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654648" w:rsidRPr="00A23219" w14:paraId="2EACB5D3" w14:textId="77777777">
        <w:trPr>
          <w:cantSplit/>
        </w:trPr>
        <w:tc>
          <w:tcPr>
            <w:tcW w:w="10423" w:type="dxa"/>
            <w:gridSpan w:val="2"/>
            <w:shd w:val="clear" w:color="auto" w:fill="auto"/>
          </w:tcPr>
          <w:p w14:paraId="7CFA7022" w14:textId="4C0C4D3A" w:rsidR="00654648" w:rsidRPr="00AB2570" w:rsidRDefault="00DF33FC" w:rsidP="003F348B">
            <w:pPr>
              <w:pStyle w:val="ZA"/>
              <w:framePr w:w="0" w:hRule="auto" w:wrap="auto" w:vAnchor="margin" w:hAnchor="text" w:yAlign="inline"/>
              <w:rPr>
                <w:lang w:val="sv-SE"/>
              </w:rPr>
            </w:pPr>
            <w:bookmarkStart w:id="0" w:name="page1"/>
            <w:r w:rsidRPr="00AB2570">
              <w:rPr>
                <w:sz w:val="64"/>
                <w:lang w:val="sv-SE"/>
              </w:rPr>
              <w:t xml:space="preserve">3GPP </w:t>
            </w:r>
            <w:bookmarkStart w:id="1" w:name="specType1"/>
            <w:r w:rsidRPr="00AB2570">
              <w:rPr>
                <w:sz w:val="64"/>
                <w:lang w:val="sv-SE"/>
              </w:rPr>
              <w:t>TR</w:t>
            </w:r>
            <w:bookmarkEnd w:id="1"/>
            <w:r w:rsidRPr="00AB2570">
              <w:rPr>
                <w:sz w:val="64"/>
                <w:lang w:val="sv-SE"/>
              </w:rPr>
              <w:t xml:space="preserve"> </w:t>
            </w:r>
            <w:bookmarkStart w:id="2" w:name="specNumber"/>
            <w:r w:rsidRPr="00AB2570">
              <w:rPr>
                <w:sz w:val="64"/>
                <w:lang w:val="sv-SE"/>
              </w:rPr>
              <w:t>38.</w:t>
            </w:r>
            <w:r w:rsidR="00FF77C0">
              <w:rPr>
                <w:sz w:val="64"/>
                <w:lang w:val="sv-SE" w:eastAsia="zh-CN"/>
              </w:rPr>
              <w:t>7</w:t>
            </w:r>
            <w:r w:rsidR="003468A1">
              <w:rPr>
                <w:sz w:val="64"/>
                <w:lang w:val="sv-SE" w:eastAsia="zh-CN"/>
              </w:rPr>
              <w:t>18</w:t>
            </w:r>
            <w:r w:rsidRPr="00AB2570">
              <w:rPr>
                <w:rFonts w:hint="eastAsia"/>
                <w:sz w:val="64"/>
                <w:lang w:val="sv-SE" w:eastAsia="zh-CN"/>
              </w:rPr>
              <w:t>-</w:t>
            </w:r>
            <w:r w:rsidR="003468A1">
              <w:rPr>
                <w:sz w:val="64"/>
                <w:lang w:val="sv-SE" w:eastAsia="zh-CN"/>
              </w:rPr>
              <w:t>03</w:t>
            </w:r>
            <w:r w:rsidRPr="00AB2570">
              <w:rPr>
                <w:rFonts w:hint="eastAsia"/>
                <w:sz w:val="64"/>
                <w:lang w:val="sv-SE" w:eastAsia="zh-CN"/>
              </w:rPr>
              <w:t>-</w:t>
            </w:r>
            <w:bookmarkEnd w:id="2"/>
            <w:r w:rsidR="003468A1">
              <w:rPr>
                <w:sz w:val="64"/>
                <w:lang w:val="sv-SE" w:eastAsia="zh-CN"/>
              </w:rPr>
              <w:t>01</w:t>
            </w:r>
            <w:r w:rsidR="003468A1" w:rsidRPr="00AB2570">
              <w:rPr>
                <w:sz w:val="64"/>
                <w:lang w:val="sv-SE"/>
              </w:rPr>
              <w:t xml:space="preserve"> </w:t>
            </w:r>
            <w:r w:rsidRPr="00AB2570">
              <w:rPr>
                <w:lang w:val="sv-SE"/>
              </w:rPr>
              <w:t>V</w:t>
            </w:r>
            <w:bookmarkStart w:id="3" w:name="specVersion"/>
            <w:r w:rsidRPr="00AB2570">
              <w:rPr>
                <w:lang w:val="sv-SE"/>
              </w:rPr>
              <w:t>0.</w:t>
            </w:r>
            <w:r w:rsidR="003F348B">
              <w:rPr>
                <w:lang w:val="sv-SE"/>
              </w:rPr>
              <w:t>6</w:t>
            </w:r>
            <w:r w:rsidRPr="00AB2570">
              <w:rPr>
                <w:lang w:val="sv-SE"/>
              </w:rPr>
              <w:t>.</w:t>
            </w:r>
            <w:bookmarkEnd w:id="3"/>
            <w:r w:rsidR="00340F3A">
              <w:rPr>
                <w:lang w:val="sv-SE"/>
              </w:rPr>
              <w:t>0</w:t>
            </w:r>
            <w:r w:rsidR="00340F3A" w:rsidRPr="00AB2570">
              <w:rPr>
                <w:lang w:val="sv-SE"/>
              </w:rPr>
              <w:t xml:space="preserve"> </w:t>
            </w:r>
            <w:r w:rsidRPr="00AB2570">
              <w:rPr>
                <w:sz w:val="32"/>
                <w:lang w:val="sv-SE"/>
              </w:rPr>
              <w:t>(</w:t>
            </w:r>
            <w:bookmarkStart w:id="4" w:name="issueDate"/>
            <w:r w:rsidR="002E7A03" w:rsidRPr="00AB2570">
              <w:rPr>
                <w:sz w:val="32"/>
                <w:lang w:val="sv-SE"/>
              </w:rPr>
              <w:t>202</w:t>
            </w:r>
            <w:r w:rsidR="002E7A03">
              <w:rPr>
                <w:sz w:val="32"/>
                <w:lang w:val="sv-SE"/>
              </w:rPr>
              <w:t>3</w:t>
            </w:r>
            <w:r w:rsidRPr="00AB2570">
              <w:rPr>
                <w:sz w:val="32"/>
                <w:lang w:val="sv-SE"/>
              </w:rPr>
              <w:t>-</w:t>
            </w:r>
            <w:bookmarkEnd w:id="4"/>
            <w:r w:rsidR="003F348B">
              <w:rPr>
                <w:sz w:val="32"/>
                <w:lang w:val="sv-SE"/>
              </w:rPr>
              <w:t>05</w:t>
            </w:r>
            <w:r w:rsidRPr="00AB2570">
              <w:rPr>
                <w:sz w:val="32"/>
                <w:lang w:val="sv-SE"/>
              </w:rPr>
              <w:t>)</w:t>
            </w:r>
          </w:p>
        </w:tc>
      </w:tr>
      <w:tr w:rsidR="00654648" w14:paraId="67062D92" w14:textId="77777777">
        <w:trPr>
          <w:cantSplit/>
          <w:trHeight w:hRule="exact" w:val="1134"/>
        </w:trPr>
        <w:tc>
          <w:tcPr>
            <w:tcW w:w="10423" w:type="dxa"/>
            <w:gridSpan w:val="2"/>
            <w:shd w:val="clear" w:color="auto" w:fill="auto"/>
          </w:tcPr>
          <w:p w14:paraId="32C821AA" w14:textId="77777777" w:rsidR="00654648" w:rsidRDefault="00DF33FC">
            <w:pPr>
              <w:pStyle w:val="ZB"/>
              <w:framePr w:w="0" w:hRule="auto" w:wrap="auto" w:vAnchor="margin" w:hAnchor="text" w:yAlign="inline"/>
            </w:pPr>
            <w:r>
              <w:t xml:space="preserve">Technical </w:t>
            </w:r>
            <w:bookmarkStart w:id="5" w:name="spectype2"/>
            <w:r>
              <w:t>Report</w:t>
            </w:r>
            <w:bookmarkEnd w:id="5"/>
          </w:p>
          <w:p w14:paraId="42C05192" w14:textId="77777777" w:rsidR="00654648" w:rsidRDefault="00DF33FC">
            <w:pPr>
              <w:pStyle w:val="Guidance"/>
            </w:pPr>
            <w:r>
              <w:br/>
            </w:r>
            <w:r>
              <w:br/>
            </w:r>
          </w:p>
        </w:tc>
      </w:tr>
      <w:tr w:rsidR="00654648" w14:paraId="6BE86315" w14:textId="77777777">
        <w:trPr>
          <w:cantSplit/>
          <w:trHeight w:hRule="exact" w:val="3686"/>
        </w:trPr>
        <w:tc>
          <w:tcPr>
            <w:tcW w:w="10423" w:type="dxa"/>
            <w:gridSpan w:val="2"/>
            <w:tcBorders>
              <w:bottom w:val="single" w:sz="12" w:space="0" w:color="auto"/>
            </w:tcBorders>
            <w:shd w:val="clear" w:color="auto" w:fill="auto"/>
          </w:tcPr>
          <w:p w14:paraId="730F2A94" w14:textId="77777777" w:rsidR="00654648" w:rsidRDefault="00DF33FC">
            <w:pPr>
              <w:pStyle w:val="ZT"/>
              <w:framePr w:wrap="auto" w:hAnchor="text" w:yAlign="inline"/>
            </w:pPr>
            <w:r>
              <w:t>3rd Generation Partnership Project;</w:t>
            </w:r>
          </w:p>
          <w:p w14:paraId="27E1693A" w14:textId="77777777" w:rsidR="00654648" w:rsidRDefault="00DF33FC">
            <w:pPr>
              <w:pStyle w:val="ZT"/>
              <w:framePr w:wrap="auto" w:hAnchor="text" w:yAlign="inline"/>
            </w:pPr>
            <w:r>
              <w:t>Technical Specification Group Radio Access Network;</w:t>
            </w:r>
            <w:bookmarkStart w:id="6" w:name="specTitle"/>
          </w:p>
          <w:p w14:paraId="0D8E9A7C" w14:textId="77777777" w:rsidR="00654648" w:rsidRDefault="00DF33FC">
            <w:pPr>
              <w:pStyle w:val="ZT"/>
              <w:framePr w:wrap="auto" w:hAnchor="text" w:yAlign="inline"/>
              <w:wordWrap w:val="0"/>
            </w:pPr>
            <w:r>
              <w:t>Rel-18 NR Inter-band Carrier Aggregation/Dual Connectivity for3 bands DL with x bands UL (x=1,2)</w:t>
            </w:r>
            <w:bookmarkEnd w:id="6"/>
          </w:p>
          <w:p w14:paraId="32C9344E" w14:textId="77777777" w:rsidR="00654648" w:rsidRDefault="00DF33FC">
            <w:pPr>
              <w:pStyle w:val="ZT"/>
              <w:framePr w:wrap="auto" w:hAnchor="text" w:yAlign="inline"/>
              <w:rPr>
                <w:i/>
                <w:sz w:val="28"/>
              </w:rPr>
            </w:pPr>
            <w:r>
              <w:t>(</w:t>
            </w:r>
            <w:r>
              <w:rPr>
                <w:rStyle w:val="ZGSM"/>
              </w:rPr>
              <w:t xml:space="preserve">Release </w:t>
            </w:r>
            <w:bookmarkStart w:id="7" w:name="specRelease"/>
            <w:r>
              <w:rPr>
                <w:rStyle w:val="ZGSM"/>
              </w:rPr>
              <w:t>18</w:t>
            </w:r>
            <w:bookmarkEnd w:id="7"/>
            <w:r>
              <w:t>)</w:t>
            </w:r>
          </w:p>
        </w:tc>
      </w:tr>
      <w:tr w:rsidR="00654648" w14:paraId="7C880F89" w14:textId="77777777">
        <w:trPr>
          <w:cantSplit/>
        </w:trPr>
        <w:tc>
          <w:tcPr>
            <w:tcW w:w="10423" w:type="dxa"/>
            <w:gridSpan w:val="2"/>
            <w:tcBorders>
              <w:top w:val="single" w:sz="12" w:space="0" w:color="auto"/>
              <w:bottom w:val="dashed" w:sz="4" w:space="0" w:color="auto"/>
            </w:tcBorders>
            <w:shd w:val="clear" w:color="auto" w:fill="auto"/>
          </w:tcPr>
          <w:p w14:paraId="4D2E1929" w14:textId="77777777" w:rsidR="00654648" w:rsidRDefault="00DF33FC">
            <w:pPr>
              <w:pStyle w:val="TAR"/>
            </w:pPr>
            <w:r>
              <w:tab/>
            </w:r>
          </w:p>
        </w:tc>
      </w:tr>
      <w:bookmarkStart w:id="8" w:name="_MON_1684549432"/>
      <w:bookmarkEnd w:id="8"/>
      <w:tr w:rsidR="00654648" w14:paraId="6F88B2A8" w14:textId="77777777">
        <w:trPr>
          <w:cantSplit/>
          <w:trHeight w:hRule="exact" w:val="1531"/>
        </w:trPr>
        <w:tc>
          <w:tcPr>
            <w:tcW w:w="5211" w:type="dxa"/>
            <w:tcBorders>
              <w:top w:val="dashed" w:sz="4" w:space="0" w:color="auto"/>
              <w:bottom w:val="dashed" w:sz="4" w:space="0" w:color="auto"/>
            </w:tcBorders>
            <w:shd w:val="clear" w:color="auto" w:fill="auto"/>
          </w:tcPr>
          <w:p w14:paraId="0AC8EC37" w14:textId="77777777" w:rsidR="00654648" w:rsidRDefault="00DF33FC">
            <w:pPr>
              <w:pStyle w:val="TAL"/>
            </w:pPr>
            <w:r>
              <w:object w:dxaOrig="2054" w:dyaOrig="1252" w14:anchorId="4B48C0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5pt" o:ole="">
                  <v:imagedata r:id="rId10" o:title=""/>
                </v:shape>
                <o:OLEObject Type="Embed" ProgID="Word.Picture.8" ShapeID="_x0000_i1025" DrawAspect="Content" ObjectID="_1747075672" r:id="rId11"/>
              </w:object>
            </w:r>
          </w:p>
        </w:tc>
        <w:bookmarkStart w:id="9" w:name="_MON_1710316168"/>
        <w:bookmarkEnd w:id="9"/>
        <w:tc>
          <w:tcPr>
            <w:tcW w:w="5212" w:type="dxa"/>
            <w:tcBorders>
              <w:top w:val="dashed" w:sz="4" w:space="0" w:color="auto"/>
              <w:bottom w:val="dashed" w:sz="4" w:space="0" w:color="auto"/>
            </w:tcBorders>
            <w:shd w:val="clear" w:color="auto" w:fill="auto"/>
          </w:tcPr>
          <w:p w14:paraId="591AADC1" w14:textId="77777777" w:rsidR="00654648" w:rsidRDefault="00DF33FC">
            <w:pPr>
              <w:pStyle w:val="TAR"/>
            </w:pPr>
            <w:r>
              <w:object w:dxaOrig="2567" w:dyaOrig="1490" w14:anchorId="411149E8">
                <v:shape id="_x0000_i1026" type="#_x0000_t75" style="width:128.5pt;height:75pt" o:ole="">
                  <v:imagedata r:id="rId12" o:title=""/>
                </v:shape>
                <o:OLEObject Type="Embed" ProgID="Word.Picture.8" ShapeID="_x0000_i1026" DrawAspect="Content" ObjectID="_1747075673" r:id="rId13"/>
              </w:object>
            </w:r>
          </w:p>
        </w:tc>
      </w:tr>
      <w:tr w:rsidR="00654648" w14:paraId="6BD647C5" w14:textId="77777777">
        <w:trPr>
          <w:cantSplit/>
          <w:trHeight w:hRule="exact" w:val="964"/>
        </w:trPr>
        <w:tc>
          <w:tcPr>
            <w:tcW w:w="10423" w:type="dxa"/>
            <w:gridSpan w:val="2"/>
            <w:tcBorders>
              <w:top w:val="dashed" w:sz="4" w:space="0" w:color="auto"/>
            </w:tcBorders>
            <w:shd w:val="clear" w:color="auto" w:fill="auto"/>
          </w:tcPr>
          <w:p w14:paraId="6A3AC64C" w14:textId="77777777" w:rsidR="00654648" w:rsidRDefault="00DF33FC">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tbl>
    <w:p w14:paraId="168C3B91" w14:textId="77777777" w:rsidR="00654648" w:rsidRDefault="00654648">
      <w:pPr>
        <w:sectPr w:rsidR="00654648">
          <w:footnotePr>
            <w:numRestart w:val="eachSect"/>
          </w:footnotePr>
          <w:pgSz w:w="11907" w:h="16840"/>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654648" w14:paraId="55C5597E" w14:textId="77777777">
        <w:trPr>
          <w:trHeight w:hRule="exact" w:val="5670"/>
        </w:trPr>
        <w:tc>
          <w:tcPr>
            <w:tcW w:w="10423" w:type="dxa"/>
            <w:shd w:val="clear" w:color="auto" w:fill="auto"/>
          </w:tcPr>
          <w:p w14:paraId="1CD5EBD7" w14:textId="77777777" w:rsidR="00654648" w:rsidRDefault="00654648">
            <w:pPr>
              <w:pStyle w:val="Guidance"/>
            </w:pPr>
            <w:bookmarkStart w:id="11" w:name="page2"/>
          </w:p>
        </w:tc>
      </w:tr>
      <w:tr w:rsidR="00654648" w14:paraId="06C9994C" w14:textId="77777777">
        <w:trPr>
          <w:trHeight w:hRule="exact" w:val="5387"/>
        </w:trPr>
        <w:tc>
          <w:tcPr>
            <w:tcW w:w="10423" w:type="dxa"/>
            <w:shd w:val="clear" w:color="auto" w:fill="auto"/>
          </w:tcPr>
          <w:p w14:paraId="0F070E11" w14:textId="77777777" w:rsidR="00654648" w:rsidRDefault="00DF33FC">
            <w:pPr>
              <w:pStyle w:val="FP"/>
              <w:spacing w:after="240"/>
              <w:ind w:left="2835" w:right="2835"/>
              <w:jc w:val="center"/>
              <w:rPr>
                <w:rFonts w:ascii="Arial" w:hAnsi="Arial"/>
                <w:b/>
                <w:i/>
              </w:rPr>
            </w:pPr>
            <w:bookmarkStart w:id="12" w:name="coords3gpp"/>
            <w:r>
              <w:rPr>
                <w:rFonts w:ascii="Arial" w:hAnsi="Arial"/>
                <w:b/>
                <w:i/>
              </w:rPr>
              <w:t>3GPP</w:t>
            </w:r>
          </w:p>
          <w:p w14:paraId="1CB36D1B" w14:textId="77777777" w:rsidR="00654648" w:rsidRDefault="00DF33FC">
            <w:pPr>
              <w:pStyle w:val="FP"/>
              <w:pBdr>
                <w:bottom w:val="single" w:sz="6" w:space="1" w:color="auto"/>
              </w:pBdr>
              <w:ind w:left="2835" w:right="2835"/>
              <w:jc w:val="center"/>
            </w:pPr>
            <w:r>
              <w:t>Postal address</w:t>
            </w:r>
          </w:p>
          <w:p w14:paraId="2A6D70DD" w14:textId="77777777" w:rsidR="00654648" w:rsidRDefault="00654648">
            <w:pPr>
              <w:pStyle w:val="FP"/>
              <w:ind w:left="2835" w:right="2835"/>
              <w:jc w:val="center"/>
              <w:rPr>
                <w:rFonts w:ascii="Arial" w:hAnsi="Arial"/>
                <w:sz w:val="18"/>
              </w:rPr>
            </w:pPr>
          </w:p>
          <w:p w14:paraId="438F8FC6" w14:textId="77777777" w:rsidR="00654648" w:rsidRDefault="00DF33FC">
            <w:pPr>
              <w:pStyle w:val="FP"/>
              <w:pBdr>
                <w:bottom w:val="single" w:sz="6" w:space="1" w:color="auto"/>
              </w:pBdr>
              <w:spacing w:before="240"/>
              <w:ind w:left="2835" w:right="2835"/>
              <w:jc w:val="center"/>
            </w:pPr>
            <w:r>
              <w:t>3GPP support office address</w:t>
            </w:r>
          </w:p>
          <w:p w14:paraId="758B6F53" w14:textId="77777777" w:rsidR="00654648" w:rsidRDefault="00DF33FC">
            <w:pPr>
              <w:pStyle w:val="FP"/>
              <w:ind w:left="2835" w:right="2835"/>
              <w:jc w:val="center"/>
              <w:rPr>
                <w:rFonts w:ascii="Arial" w:hAnsi="Arial"/>
                <w:sz w:val="18"/>
                <w:lang w:val="fr-FR"/>
              </w:rPr>
            </w:pPr>
            <w:r>
              <w:rPr>
                <w:rFonts w:ascii="Arial" w:hAnsi="Arial"/>
                <w:sz w:val="18"/>
                <w:lang w:val="fr-FR"/>
              </w:rPr>
              <w:t>650 Route des Lucioles - Sophia Antipolis</w:t>
            </w:r>
          </w:p>
          <w:p w14:paraId="013ABF8A" w14:textId="77777777" w:rsidR="00654648" w:rsidRDefault="00DF33FC">
            <w:pPr>
              <w:pStyle w:val="FP"/>
              <w:ind w:left="2835" w:right="2835"/>
              <w:jc w:val="center"/>
              <w:rPr>
                <w:rFonts w:ascii="Arial" w:hAnsi="Arial"/>
                <w:sz w:val="18"/>
                <w:lang w:val="fr-FR"/>
              </w:rPr>
            </w:pPr>
            <w:r>
              <w:rPr>
                <w:rFonts w:ascii="Arial" w:hAnsi="Arial"/>
                <w:sz w:val="18"/>
                <w:lang w:val="fr-FR"/>
              </w:rPr>
              <w:t>Valbonne - FRANCE</w:t>
            </w:r>
          </w:p>
          <w:p w14:paraId="45D2B253" w14:textId="77777777" w:rsidR="00654648" w:rsidRDefault="00DF33FC">
            <w:pPr>
              <w:pStyle w:val="FP"/>
              <w:spacing w:after="20"/>
              <w:ind w:left="2835" w:right="2835"/>
              <w:jc w:val="center"/>
              <w:rPr>
                <w:rFonts w:ascii="Arial" w:hAnsi="Arial"/>
                <w:sz w:val="18"/>
              </w:rPr>
            </w:pPr>
            <w:r>
              <w:rPr>
                <w:rFonts w:ascii="Arial" w:hAnsi="Arial"/>
                <w:sz w:val="18"/>
              </w:rPr>
              <w:t>Tel.: +33 4 92 94 42 00 Fax: +33 4 93 65 47 16</w:t>
            </w:r>
          </w:p>
          <w:p w14:paraId="3F1005E7" w14:textId="77777777" w:rsidR="00654648" w:rsidRDefault="00DF33FC">
            <w:pPr>
              <w:pStyle w:val="FP"/>
              <w:pBdr>
                <w:bottom w:val="single" w:sz="6" w:space="1" w:color="auto"/>
              </w:pBdr>
              <w:spacing w:before="240"/>
              <w:ind w:left="2835" w:right="2835"/>
              <w:jc w:val="center"/>
            </w:pPr>
            <w:r>
              <w:t>Internet</w:t>
            </w:r>
          </w:p>
          <w:p w14:paraId="64BF3580" w14:textId="77777777" w:rsidR="00654648" w:rsidRDefault="00DF33FC">
            <w:pPr>
              <w:pStyle w:val="FP"/>
              <w:ind w:left="2835" w:right="2835"/>
              <w:jc w:val="center"/>
              <w:rPr>
                <w:rFonts w:ascii="Arial" w:hAnsi="Arial"/>
                <w:sz w:val="18"/>
              </w:rPr>
            </w:pPr>
            <w:r>
              <w:rPr>
                <w:rFonts w:ascii="Arial" w:hAnsi="Arial"/>
                <w:sz w:val="18"/>
              </w:rPr>
              <w:t>http://www.3gpp.org</w:t>
            </w:r>
            <w:bookmarkEnd w:id="12"/>
          </w:p>
          <w:p w14:paraId="16744D63" w14:textId="77777777" w:rsidR="00654648" w:rsidRDefault="00654648"/>
        </w:tc>
      </w:tr>
      <w:tr w:rsidR="00654648" w14:paraId="6467EE0B" w14:textId="77777777">
        <w:tc>
          <w:tcPr>
            <w:tcW w:w="10423" w:type="dxa"/>
            <w:shd w:val="clear" w:color="auto" w:fill="auto"/>
            <w:vAlign w:val="bottom"/>
          </w:tcPr>
          <w:p w14:paraId="7F0AB346" w14:textId="77777777" w:rsidR="00654648" w:rsidRDefault="00DF33FC">
            <w:pPr>
              <w:pStyle w:val="FP"/>
              <w:pBdr>
                <w:bottom w:val="single" w:sz="6" w:space="1" w:color="auto"/>
              </w:pBdr>
              <w:spacing w:after="240"/>
              <w:jc w:val="center"/>
              <w:rPr>
                <w:rFonts w:ascii="Arial" w:hAnsi="Arial"/>
                <w:b/>
                <w:i/>
              </w:rPr>
            </w:pPr>
            <w:bookmarkStart w:id="13" w:name="copyrightNotification"/>
            <w:r>
              <w:rPr>
                <w:rFonts w:ascii="Arial" w:hAnsi="Arial"/>
                <w:b/>
                <w:i/>
              </w:rPr>
              <w:t>Copyright Notification</w:t>
            </w:r>
          </w:p>
          <w:p w14:paraId="588C8D3F" w14:textId="77777777" w:rsidR="00654648" w:rsidRDefault="00DF33FC">
            <w:pPr>
              <w:pStyle w:val="FP"/>
              <w:jc w:val="center"/>
            </w:pPr>
            <w:r>
              <w:t>No part may be reproduced except as authorized by written permission.</w:t>
            </w:r>
            <w:r>
              <w:br/>
              <w:t>The copyright and the foregoing restriction extend to reproduction in all media.</w:t>
            </w:r>
          </w:p>
          <w:p w14:paraId="23139DCE" w14:textId="77777777" w:rsidR="00654648" w:rsidRDefault="00654648">
            <w:pPr>
              <w:pStyle w:val="FP"/>
              <w:jc w:val="center"/>
            </w:pPr>
          </w:p>
          <w:p w14:paraId="42999B3D" w14:textId="3D99F821" w:rsidR="00654648" w:rsidRDefault="00DF33FC">
            <w:pPr>
              <w:pStyle w:val="FP"/>
              <w:jc w:val="center"/>
              <w:rPr>
                <w:sz w:val="18"/>
              </w:rPr>
            </w:pPr>
            <w:r>
              <w:rPr>
                <w:sz w:val="18"/>
              </w:rPr>
              <w:t xml:space="preserve">© </w:t>
            </w:r>
            <w:r w:rsidR="002E7A03">
              <w:rPr>
                <w:sz w:val="18"/>
              </w:rPr>
              <w:t>2023</w:t>
            </w:r>
            <w:r>
              <w:rPr>
                <w:sz w:val="18"/>
              </w:rPr>
              <w:t>, 3GPP Organizational Partners (ARIB, ATIS, CCSA, ETSI, TSDSI, TTA, TTC).</w:t>
            </w:r>
            <w:bookmarkStart w:id="14" w:name="copyrightaddon"/>
            <w:bookmarkEnd w:id="14"/>
          </w:p>
          <w:p w14:paraId="19E53DDE" w14:textId="77777777" w:rsidR="00654648" w:rsidRDefault="00DF33FC">
            <w:pPr>
              <w:pStyle w:val="FP"/>
              <w:jc w:val="center"/>
              <w:rPr>
                <w:sz w:val="18"/>
              </w:rPr>
            </w:pPr>
            <w:r>
              <w:rPr>
                <w:sz w:val="18"/>
              </w:rPr>
              <w:t>All rights reserved.</w:t>
            </w:r>
          </w:p>
          <w:p w14:paraId="0A8324CD" w14:textId="77777777" w:rsidR="00654648" w:rsidRDefault="00654648">
            <w:pPr>
              <w:pStyle w:val="FP"/>
              <w:rPr>
                <w:sz w:val="18"/>
              </w:rPr>
            </w:pPr>
          </w:p>
          <w:p w14:paraId="642773F5" w14:textId="77777777" w:rsidR="00654648" w:rsidRDefault="00DF33FC">
            <w:pPr>
              <w:pStyle w:val="FP"/>
              <w:rPr>
                <w:sz w:val="18"/>
              </w:rPr>
            </w:pPr>
            <w:r>
              <w:rPr>
                <w:sz w:val="18"/>
              </w:rPr>
              <w:t>UMTS™ is a Trade Mark of ETSI registered for the benefit of its members</w:t>
            </w:r>
          </w:p>
          <w:p w14:paraId="589873A4" w14:textId="77777777" w:rsidR="00654648" w:rsidRDefault="00DF33FC">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6B993B29" w14:textId="77777777" w:rsidR="00654648" w:rsidRDefault="00DF33FC">
            <w:pPr>
              <w:pStyle w:val="FP"/>
              <w:rPr>
                <w:sz w:val="18"/>
              </w:rPr>
            </w:pPr>
            <w:r>
              <w:rPr>
                <w:sz w:val="18"/>
              </w:rPr>
              <w:t>GSM® and the GSM logo are registered and owned by the GSM Association</w:t>
            </w:r>
            <w:bookmarkEnd w:id="13"/>
          </w:p>
          <w:p w14:paraId="707F72E7" w14:textId="77777777" w:rsidR="00654648" w:rsidRDefault="00654648"/>
        </w:tc>
      </w:tr>
      <w:bookmarkEnd w:id="11"/>
    </w:tbl>
    <w:p w14:paraId="02240C05" w14:textId="77777777" w:rsidR="00654648" w:rsidRDefault="00DF33FC">
      <w:pPr>
        <w:pStyle w:val="TT"/>
      </w:pPr>
      <w:r>
        <w:br w:type="page"/>
      </w:r>
      <w:bookmarkStart w:id="15" w:name="tableOfContents"/>
      <w:bookmarkEnd w:id="15"/>
      <w:r>
        <w:lastRenderedPageBreak/>
        <w:t>Contents</w:t>
      </w:r>
    </w:p>
    <w:p w14:paraId="50D65A0D" w14:textId="77777777" w:rsidR="00305326" w:rsidRDefault="00DF33FC">
      <w:pPr>
        <w:pStyle w:val="10"/>
        <w:rPr>
          <w:rFonts w:asciiTheme="minorHAnsi" w:hAnsiTheme="minorHAnsi" w:cstheme="minorBidi"/>
          <w:noProof/>
          <w:kern w:val="2"/>
          <w:sz w:val="21"/>
          <w:szCs w:val="22"/>
          <w:lang w:val="en-US" w:eastAsia="zh-CN"/>
        </w:rPr>
      </w:pPr>
      <w:r>
        <w:fldChar w:fldCharType="begin"/>
      </w:r>
      <w:r>
        <w:instrText xml:space="preserve"> TOC \o "1-9" </w:instrText>
      </w:r>
      <w:r>
        <w:fldChar w:fldCharType="separate"/>
      </w:r>
      <w:r w:rsidR="00305326">
        <w:rPr>
          <w:noProof/>
        </w:rPr>
        <w:t>Foreword</w:t>
      </w:r>
      <w:r w:rsidR="00305326">
        <w:rPr>
          <w:noProof/>
        </w:rPr>
        <w:tab/>
      </w:r>
      <w:r w:rsidR="00305326">
        <w:rPr>
          <w:noProof/>
        </w:rPr>
        <w:fldChar w:fldCharType="begin"/>
      </w:r>
      <w:r w:rsidR="00305326">
        <w:rPr>
          <w:noProof/>
        </w:rPr>
        <w:instrText xml:space="preserve"> PAGEREF _Toc136288086 \h </w:instrText>
      </w:r>
      <w:r w:rsidR="00305326">
        <w:rPr>
          <w:noProof/>
        </w:rPr>
      </w:r>
      <w:r w:rsidR="00305326">
        <w:rPr>
          <w:noProof/>
        </w:rPr>
        <w:fldChar w:fldCharType="separate"/>
      </w:r>
      <w:r w:rsidR="00305326">
        <w:rPr>
          <w:noProof/>
        </w:rPr>
        <w:t>12</w:t>
      </w:r>
      <w:r w:rsidR="00305326">
        <w:rPr>
          <w:noProof/>
        </w:rPr>
        <w:fldChar w:fldCharType="end"/>
      </w:r>
    </w:p>
    <w:p w14:paraId="4A498874" w14:textId="77777777" w:rsidR="00305326" w:rsidRDefault="00305326">
      <w:pPr>
        <w:pStyle w:val="10"/>
        <w:rPr>
          <w:rFonts w:asciiTheme="minorHAnsi" w:hAnsiTheme="minorHAnsi" w:cstheme="minorBidi"/>
          <w:noProof/>
          <w:kern w:val="2"/>
          <w:sz w:val="21"/>
          <w:szCs w:val="22"/>
          <w:lang w:val="en-US" w:eastAsia="zh-CN"/>
        </w:rPr>
      </w:pPr>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_Toc136288087 \h </w:instrText>
      </w:r>
      <w:r>
        <w:rPr>
          <w:noProof/>
        </w:rPr>
      </w:r>
      <w:r>
        <w:rPr>
          <w:noProof/>
        </w:rPr>
        <w:fldChar w:fldCharType="separate"/>
      </w:r>
      <w:r>
        <w:rPr>
          <w:noProof/>
        </w:rPr>
        <w:t>14</w:t>
      </w:r>
      <w:r>
        <w:rPr>
          <w:noProof/>
        </w:rPr>
        <w:fldChar w:fldCharType="end"/>
      </w:r>
    </w:p>
    <w:p w14:paraId="02049AEB" w14:textId="77777777" w:rsidR="00305326" w:rsidRDefault="00305326">
      <w:pPr>
        <w:pStyle w:val="10"/>
        <w:rPr>
          <w:rFonts w:asciiTheme="minorHAnsi" w:hAnsiTheme="minorHAnsi" w:cstheme="minorBidi"/>
          <w:noProof/>
          <w:kern w:val="2"/>
          <w:sz w:val="21"/>
          <w:szCs w:val="22"/>
          <w:lang w:val="en-US" w:eastAsia="zh-CN"/>
        </w:rPr>
      </w:pPr>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_Toc136288088 \h </w:instrText>
      </w:r>
      <w:r>
        <w:rPr>
          <w:noProof/>
        </w:rPr>
      </w:r>
      <w:r>
        <w:rPr>
          <w:noProof/>
        </w:rPr>
        <w:fldChar w:fldCharType="separate"/>
      </w:r>
      <w:r>
        <w:rPr>
          <w:noProof/>
        </w:rPr>
        <w:t>14</w:t>
      </w:r>
      <w:r>
        <w:rPr>
          <w:noProof/>
        </w:rPr>
        <w:fldChar w:fldCharType="end"/>
      </w:r>
    </w:p>
    <w:p w14:paraId="05B7D582" w14:textId="77777777" w:rsidR="00305326" w:rsidRDefault="00305326">
      <w:pPr>
        <w:pStyle w:val="10"/>
        <w:rPr>
          <w:rFonts w:asciiTheme="minorHAnsi" w:hAnsiTheme="minorHAnsi" w:cstheme="minorBidi"/>
          <w:noProof/>
          <w:kern w:val="2"/>
          <w:sz w:val="21"/>
          <w:szCs w:val="22"/>
          <w:lang w:val="en-US" w:eastAsia="zh-CN"/>
        </w:rPr>
      </w:pPr>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_Toc136288089 \h </w:instrText>
      </w:r>
      <w:r>
        <w:rPr>
          <w:noProof/>
        </w:rPr>
      </w:r>
      <w:r>
        <w:rPr>
          <w:noProof/>
        </w:rPr>
        <w:fldChar w:fldCharType="separate"/>
      </w:r>
      <w:r>
        <w:rPr>
          <w:noProof/>
        </w:rPr>
        <w:t>14</w:t>
      </w:r>
      <w:r>
        <w:rPr>
          <w:noProof/>
        </w:rPr>
        <w:fldChar w:fldCharType="end"/>
      </w:r>
    </w:p>
    <w:p w14:paraId="78868F2D" w14:textId="77777777" w:rsidR="00305326" w:rsidRDefault="00305326">
      <w:pPr>
        <w:pStyle w:val="22"/>
        <w:rPr>
          <w:rFonts w:asciiTheme="minorHAnsi" w:hAnsiTheme="minorHAnsi" w:cstheme="minorBidi"/>
          <w:noProof/>
          <w:kern w:val="2"/>
          <w:sz w:val="21"/>
          <w:szCs w:val="22"/>
          <w:lang w:val="en-US" w:eastAsia="zh-CN"/>
        </w:rPr>
      </w:pPr>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_Toc136288090 \h </w:instrText>
      </w:r>
      <w:r>
        <w:rPr>
          <w:noProof/>
        </w:rPr>
      </w:r>
      <w:r>
        <w:rPr>
          <w:noProof/>
        </w:rPr>
        <w:fldChar w:fldCharType="separate"/>
      </w:r>
      <w:r>
        <w:rPr>
          <w:noProof/>
        </w:rPr>
        <w:t>14</w:t>
      </w:r>
      <w:r>
        <w:rPr>
          <w:noProof/>
        </w:rPr>
        <w:fldChar w:fldCharType="end"/>
      </w:r>
    </w:p>
    <w:p w14:paraId="5D2FB5F6" w14:textId="77777777" w:rsidR="00305326" w:rsidRDefault="00305326">
      <w:pPr>
        <w:pStyle w:val="22"/>
        <w:rPr>
          <w:rFonts w:asciiTheme="minorHAnsi" w:hAnsiTheme="minorHAnsi" w:cstheme="minorBidi"/>
          <w:noProof/>
          <w:kern w:val="2"/>
          <w:sz w:val="21"/>
          <w:szCs w:val="22"/>
          <w:lang w:val="en-US" w:eastAsia="zh-CN"/>
        </w:rPr>
      </w:pPr>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_Toc136288091 \h </w:instrText>
      </w:r>
      <w:r>
        <w:rPr>
          <w:noProof/>
        </w:rPr>
      </w:r>
      <w:r>
        <w:rPr>
          <w:noProof/>
        </w:rPr>
        <w:fldChar w:fldCharType="separate"/>
      </w:r>
      <w:r>
        <w:rPr>
          <w:noProof/>
        </w:rPr>
        <w:t>14</w:t>
      </w:r>
      <w:r>
        <w:rPr>
          <w:noProof/>
        </w:rPr>
        <w:fldChar w:fldCharType="end"/>
      </w:r>
    </w:p>
    <w:p w14:paraId="0A647C68" w14:textId="77777777" w:rsidR="00305326" w:rsidRDefault="00305326">
      <w:pPr>
        <w:pStyle w:val="22"/>
        <w:rPr>
          <w:rFonts w:asciiTheme="minorHAnsi" w:hAnsiTheme="minorHAnsi" w:cstheme="minorBidi"/>
          <w:noProof/>
          <w:kern w:val="2"/>
          <w:sz w:val="21"/>
          <w:szCs w:val="22"/>
          <w:lang w:val="en-US" w:eastAsia="zh-CN"/>
        </w:rPr>
      </w:pPr>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_Toc136288092 \h </w:instrText>
      </w:r>
      <w:r>
        <w:rPr>
          <w:noProof/>
        </w:rPr>
      </w:r>
      <w:r>
        <w:rPr>
          <w:noProof/>
        </w:rPr>
        <w:fldChar w:fldCharType="separate"/>
      </w:r>
      <w:r>
        <w:rPr>
          <w:noProof/>
        </w:rPr>
        <w:t>14</w:t>
      </w:r>
      <w:r>
        <w:rPr>
          <w:noProof/>
        </w:rPr>
        <w:fldChar w:fldCharType="end"/>
      </w:r>
    </w:p>
    <w:p w14:paraId="4C0553AF" w14:textId="77777777" w:rsidR="00305326" w:rsidRDefault="00305326">
      <w:pPr>
        <w:pStyle w:val="10"/>
        <w:rPr>
          <w:rFonts w:asciiTheme="minorHAnsi" w:hAnsiTheme="minorHAnsi" w:cstheme="minorBidi"/>
          <w:noProof/>
          <w:kern w:val="2"/>
          <w:sz w:val="21"/>
          <w:szCs w:val="22"/>
          <w:lang w:val="en-US" w:eastAsia="zh-CN"/>
        </w:rPr>
      </w:pPr>
      <w:r>
        <w:rPr>
          <w:noProof/>
        </w:rPr>
        <w:t>4</w:t>
      </w:r>
      <w:r>
        <w:rPr>
          <w:rFonts w:asciiTheme="minorHAnsi" w:hAnsiTheme="minorHAnsi" w:cstheme="minorBidi"/>
          <w:noProof/>
          <w:kern w:val="2"/>
          <w:sz w:val="21"/>
          <w:szCs w:val="22"/>
          <w:lang w:val="en-US" w:eastAsia="zh-CN"/>
        </w:rPr>
        <w:tab/>
      </w:r>
      <w:r>
        <w:rPr>
          <w:noProof/>
        </w:rPr>
        <w:t>Background</w:t>
      </w:r>
      <w:r>
        <w:rPr>
          <w:noProof/>
        </w:rPr>
        <w:tab/>
      </w:r>
      <w:r>
        <w:rPr>
          <w:noProof/>
        </w:rPr>
        <w:fldChar w:fldCharType="begin"/>
      </w:r>
      <w:r>
        <w:rPr>
          <w:noProof/>
        </w:rPr>
        <w:instrText xml:space="preserve"> PAGEREF _Toc136288093 \h </w:instrText>
      </w:r>
      <w:r>
        <w:rPr>
          <w:noProof/>
        </w:rPr>
      </w:r>
      <w:r>
        <w:rPr>
          <w:noProof/>
        </w:rPr>
        <w:fldChar w:fldCharType="separate"/>
      </w:r>
      <w:r>
        <w:rPr>
          <w:noProof/>
        </w:rPr>
        <w:t>15</w:t>
      </w:r>
      <w:r>
        <w:rPr>
          <w:noProof/>
        </w:rPr>
        <w:fldChar w:fldCharType="end"/>
      </w:r>
    </w:p>
    <w:p w14:paraId="0368395E" w14:textId="77777777" w:rsidR="00305326" w:rsidRDefault="00305326">
      <w:pPr>
        <w:pStyle w:val="22"/>
        <w:rPr>
          <w:rFonts w:asciiTheme="minorHAnsi" w:hAnsiTheme="minorHAnsi" w:cstheme="minorBidi"/>
          <w:noProof/>
          <w:kern w:val="2"/>
          <w:sz w:val="21"/>
          <w:szCs w:val="22"/>
          <w:lang w:val="en-US" w:eastAsia="zh-CN"/>
        </w:rPr>
      </w:pPr>
      <w:r>
        <w:rPr>
          <w:noProof/>
        </w:rPr>
        <w:t>4.1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_Toc136288094 \h </w:instrText>
      </w:r>
      <w:r>
        <w:rPr>
          <w:noProof/>
        </w:rPr>
      </w:r>
      <w:r>
        <w:rPr>
          <w:noProof/>
        </w:rPr>
        <w:fldChar w:fldCharType="separate"/>
      </w:r>
      <w:r>
        <w:rPr>
          <w:noProof/>
        </w:rPr>
        <w:t>15</w:t>
      </w:r>
      <w:r>
        <w:rPr>
          <w:noProof/>
        </w:rPr>
        <w:fldChar w:fldCharType="end"/>
      </w:r>
    </w:p>
    <w:p w14:paraId="506D87FD" w14:textId="77777777" w:rsidR="00305326" w:rsidRDefault="00305326">
      <w:pPr>
        <w:pStyle w:val="22"/>
        <w:rPr>
          <w:rFonts w:asciiTheme="minorHAnsi" w:hAnsiTheme="minorHAnsi" w:cstheme="minorBidi"/>
          <w:noProof/>
          <w:kern w:val="2"/>
          <w:sz w:val="21"/>
          <w:szCs w:val="22"/>
          <w:lang w:val="en-US" w:eastAsia="zh-CN"/>
        </w:rPr>
      </w:pPr>
      <w:r>
        <w:rPr>
          <w:noProof/>
        </w:rPr>
        <w:t>4.2</w:t>
      </w:r>
      <w:r>
        <w:rPr>
          <w:rFonts w:asciiTheme="minorHAnsi" w:hAnsiTheme="minorHAnsi" w:cstheme="minorBidi"/>
          <w:noProof/>
          <w:kern w:val="2"/>
          <w:sz w:val="21"/>
          <w:szCs w:val="22"/>
          <w:lang w:val="en-US" w:eastAsia="zh-CN"/>
        </w:rPr>
        <w:tab/>
      </w:r>
      <w:r>
        <w:rPr>
          <w:noProof/>
        </w:rPr>
        <w:t>TR Maintenance</w:t>
      </w:r>
      <w:r>
        <w:rPr>
          <w:noProof/>
        </w:rPr>
        <w:tab/>
      </w:r>
      <w:r>
        <w:rPr>
          <w:noProof/>
        </w:rPr>
        <w:fldChar w:fldCharType="begin"/>
      </w:r>
      <w:r>
        <w:rPr>
          <w:noProof/>
        </w:rPr>
        <w:instrText xml:space="preserve"> PAGEREF _Toc136288095 \h </w:instrText>
      </w:r>
      <w:r>
        <w:rPr>
          <w:noProof/>
        </w:rPr>
      </w:r>
      <w:r>
        <w:rPr>
          <w:noProof/>
        </w:rPr>
        <w:fldChar w:fldCharType="separate"/>
      </w:r>
      <w:r>
        <w:rPr>
          <w:noProof/>
        </w:rPr>
        <w:t>15</w:t>
      </w:r>
      <w:r>
        <w:rPr>
          <w:noProof/>
        </w:rPr>
        <w:fldChar w:fldCharType="end"/>
      </w:r>
    </w:p>
    <w:p w14:paraId="1506E1A2" w14:textId="77777777" w:rsidR="00305326" w:rsidRDefault="00305326">
      <w:pPr>
        <w:pStyle w:val="10"/>
        <w:rPr>
          <w:rFonts w:asciiTheme="minorHAnsi" w:hAnsiTheme="minorHAnsi" w:cstheme="minorBidi"/>
          <w:noProof/>
          <w:kern w:val="2"/>
          <w:sz w:val="21"/>
          <w:szCs w:val="22"/>
          <w:lang w:val="en-US" w:eastAsia="zh-CN"/>
        </w:rPr>
      </w:pPr>
      <w:r>
        <w:rPr>
          <w:noProof/>
        </w:rPr>
        <w:t>5</w:t>
      </w:r>
      <w:r>
        <w:rPr>
          <w:rFonts w:asciiTheme="minorHAnsi" w:hAnsiTheme="minorHAnsi" w:cstheme="minorBidi"/>
          <w:noProof/>
          <w:kern w:val="2"/>
          <w:sz w:val="21"/>
          <w:szCs w:val="22"/>
          <w:lang w:val="en-US" w:eastAsia="zh-CN"/>
        </w:rPr>
        <w:tab/>
      </w:r>
      <w:r w:rsidRPr="00BA6DE6">
        <w:rPr>
          <w:rFonts w:cs="Arial"/>
          <w:noProof/>
          <w:lang w:val="en-US" w:eastAsia="zh-CN"/>
        </w:rPr>
        <w:t>Both bands within FR1 Carrier Aggregation</w:t>
      </w:r>
      <w:r w:rsidRPr="00BA6DE6">
        <w:rPr>
          <w:rFonts w:cs="Arial"/>
          <w:noProof/>
        </w:rPr>
        <w:t>: Specific Band Combination Part</w:t>
      </w:r>
      <w:r>
        <w:rPr>
          <w:noProof/>
        </w:rPr>
        <w:tab/>
      </w:r>
      <w:r>
        <w:rPr>
          <w:noProof/>
        </w:rPr>
        <w:fldChar w:fldCharType="begin"/>
      </w:r>
      <w:r>
        <w:rPr>
          <w:noProof/>
        </w:rPr>
        <w:instrText xml:space="preserve"> PAGEREF _Toc136288096 \h </w:instrText>
      </w:r>
      <w:r>
        <w:rPr>
          <w:noProof/>
        </w:rPr>
      </w:r>
      <w:r>
        <w:rPr>
          <w:noProof/>
        </w:rPr>
        <w:fldChar w:fldCharType="separate"/>
      </w:r>
      <w:r>
        <w:rPr>
          <w:noProof/>
        </w:rPr>
        <w:t>15</w:t>
      </w:r>
      <w:r>
        <w:rPr>
          <w:noProof/>
        </w:rPr>
        <w:fldChar w:fldCharType="end"/>
      </w:r>
    </w:p>
    <w:p w14:paraId="440ACCD5" w14:textId="77777777" w:rsidR="00305326" w:rsidRDefault="00305326">
      <w:pPr>
        <w:pStyle w:val="22"/>
        <w:rPr>
          <w:rFonts w:asciiTheme="minorHAnsi" w:hAnsiTheme="minorHAnsi" w:cstheme="minorBidi"/>
          <w:noProof/>
          <w:kern w:val="2"/>
          <w:sz w:val="21"/>
          <w:szCs w:val="22"/>
          <w:lang w:val="en-US" w:eastAsia="zh-CN"/>
        </w:rPr>
      </w:pPr>
      <w:r>
        <w:rPr>
          <w:noProof/>
        </w:rPr>
        <w:t>5.</w:t>
      </w:r>
      <w:r>
        <w:rPr>
          <w:noProof/>
          <w:lang w:eastAsia="zh-CN"/>
        </w:rPr>
        <w:t>x</w:t>
      </w:r>
      <w:r>
        <w:rPr>
          <w:rFonts w:asciiTheme="minorHAnsi" w:hAnsiTheme="minorHAnsi" w:cstheme="minorBidi"/>
          <w:noProof/>
          <w:kern w:val="2"/>
          <w:sz w:val="21"/>
          <w:szCs w:val="22"/>
          <w:lang w:val="en-US" w:eastAsia="zh-CN"/>
        </w:rPr>
        <w:tab/>
      </w:r>
      <w:r>
        <w:rPr>
          <w:noProof/>
        </w:rPr>
        <w:t>CA_nX-nY-nZ</w:t>
      </w:r>
      <w:r>
        <w:rPr>
          <w:noProof/>
        </w:rPr>
        <w:tab/>
      </w:r>
      <w:r>
        <w:rPr>
          <w:noProof/>
        </w:rPr>
        <w:fldChar w:fldCharType="begin"/>
      </w:r>
      <w:r>
        <w:rPr>
          <w:noProof/>
        </w:rPr>
        <w:instrText xml:space="preserve"> PAGEREF _Toc136288097 \h </w:instrText>
      </w:r>
      <w:r>
        <w:rPr>
          <w:noProof/>
        </w:rPr>
      </w:r>
      <w:r>
        <w:rPr>
          <w:noProof/>
        </w:rPr>
        <w:fldChar w:fldCharType="separate"/>
      </w:r>
      <w:r>
        <w:rPr>
          <w:noProof/>
        </w:rPr>
        <w:t>15</w:t>
      </w:r>
      <w:r>
        <w:rPr>
          <w:noProof/>
        </w:rPr>
        <w:fldChar w:fldCharType="end"/>
      </w:r>
    </w:p>
    <w:p w14:paraId="6D60DE12" w14:textId="77777777" w:rsidR="00305326" w:rsidRDefault="00305326">
      <w:pPr>
        <w:pStyle w:val="33"/>
        <w:rPr>
          <w:rFonts w:asciiTheme="minorHAnsi" w:hAnsiTheme="minorHAnsi" w:cstheme="minorBidi"/>
          <w:noProof/>
          <w:kern w:val="2"/>
          <w:sz w:val="21"/>
          <w:szCs w:val="22"/>
          <w:lang w:val="en-US" w:eastAsia="zh-CN"/>
        </w:rPr>
      </w:pPr>
      <w:r>
        <w:rPr>
          <w:noProof/>
        </w:rPr>
        <w:t>5.x.1</w:t>
      </w:r>
      <w:r>
        <w:rPr>
          <w:rFonts w:asciiTheme="minorHAnsi" w:hAnsiTheme="minorHAnsi" w:cstheme="minorBidi"/>
          <w:noProof/>
          <w:kern w:val="2"/>
          <w:sz w:val="21"/>
          <w:szCs w:val="22"/>
          <w:lang w:val="en-US" w:eastAsia="zh-CN"/>
        </w:rPr>
        <w:tab/>
      </w:r>
      <w:r w:rsidRPr="00BA6DE6">
        <w:rPr>
          <w:rFonts w:cs="Arial"/>
          <w:noProof/>
          <w:lang w:val="en-US" w:eastAsia="zh-CN"/>
        </w:rPr>
        <w:t>Common for 1 band UL and 2 bands UL CA</w:t>
      </w:r>
      <w:r>
        <w:rPr>
          <w:noProof/>
        </w:rPr>
        <w:tab/>
      </w:r>
      <w:r>
        <w:rPr>
          <w:noProof/>
        </w:rPr>
        <w:fldChar w:fldCharType="begin"/>
      </w:r>
      <w:r>
        <w:rPr>
          <w:noProof/>
        </w:rPr>
        <w:instrText xml:space="preserve"> PAGEREF _Toc136288098 \h </w:instrText>
      </w:r>
      <w:r>
        <w:rPr>
          <w:noProof/>
        </w:rPr>
      </w:r>
      <w:r>
        <w:rPr>
          <w:noProof/>
        </w:rPr>
        <w:fldChar w:fldCharType="separate"/>
      </w:r>
      <w:r>
        <w:rPr>
          <w:noProof/>
        </w:rPr>
        <w:t>15</w:t>
      </w:r>
      <w:r>
        <w:rPr>
          <w:noProof/>
        </w:rPr>
        <w:fldChar w:fldCharType="end"/>
      </w:r>
    </w:p>
    <w:p w14:paraId="38343873" w14:textId="77777777" w:rsidR="00305326" w:rsidRDefault="00305326">
      <w:pPr>
        <w:pStyle w:val="42"/>
        <w:rPr>
          <w:rFonts w:asciiTheme="minorHAnsi" w:hAnsiTheme="minorHAnsi" w:cstheme="minorBidi"/>
          <w:noProof/>
          <w:kern w:val="2"/>
          <w:sz w:val="21"/>
          <w:szCs w:val="22"/>
          <w:lang w:val="en-US" w:eastAsia="zh-CN"/>
        </w:rPr>
      </w:pPr>
      <w:r>
        <w:rPr>
          <w:noProof/>
        </w:rPr>
        <w:t>5.x.1.1</w:t>
      </w:r>
      <w:r>
        <w:rPr>
          <w:rFonts w:asciiTheme="minorHAnsi" w:hAnsiTheme="minorHAnsi" w:cstheme="minorBidi"/>
          <w:noProof/>
          <w:kern w:val="2"/>
          <w:sz w:val="21"/>
          <w:szCs w:val="22"/>
          <w:lang w:val="en-US" w:eastAsia="zh-CN"/>
        </w:rPr>
        <w:tab/>
      </w:r>
      <w:r w:rsidRPr="00BA6DE6">
        <w:rPr>
          <w:rFonts w:cs="Arial"/>
          <w:noProof/>
          <w:lang w:eastAsia="zh-CN"/>
        </w:rPr>
        <w:t>Operating bands for CA</w:t>
      </w:r>
      <w:r>
        <w:rPr>
          <w:noProof/>
        </w:rPr>
        <w:tab/>
      </w:r>
      <w:r>
        <w:rPr>
          <w:noProof/>
        </w:rPr>
        <w:fldChar w:fldCharType="begin"/>
      </w:r>
      <w:r>
        <w:rPr>
          <w:noProof/>
        </w:rPr>
        <w:instrText xml:space="preserve"> PAGEREF _Toc136288099 \h </w:instrText>
      </w:r>
      <w:r>
        <w:rPr>
          <w:noProof/>
        </w:rPr>
      </w:r>
      <w:r>
        <w:rPr>
          <w:noProof/>
        </w:rPr>
        <w:fldChar w:fldCharType="separate"/>
      </w:r>
      <w:r>
        <w:rPr>
          <w:noProof/>
        </w:rPr>
        <w:t>15</w:t>
      </w:r>
      <w:r>
        <w:rPr>
          <w:noProof/>
        </w:rPr>
        <w:fldChar w:fldCharType="end"/>
      </w:r>
    </w:p>
    <w:p w14:paraId="46665A6F" w14:textId="77777777" w:rsidR="00305326" w:rsidRDefault="00305326">
      <w:pPr>
        <w:pStyle w:val="42"/>
        <w:rPr>
          <w:rFonts w:asciiTheme="minorHAnsi" w:hAnsiTheme="minorHAnsi" w:cstheme="minorBidi"/>
          <w:noProof/>
          <w:kern w:val="2"/>
          <w:sz w:val="21"/>
          <w:szCs w:val="22"/>
          <w:lang w:val="en-US" w:eastAsia="zh-CN"/>
        </w:rPr>
      </w:pPr>
      <w:r>
        <w:rPr>
          <w:noProof/>
        </w:rPr>
        <w:t>5.x.1.2</w:t>
      </w:r>
      <w:r>
        <w:rPr>
          <w:rFonts w:asciiTheme="minorHAnsi" w:hAnsiTheme="minorHAnsi" w:cstheme="minorBidi"/>
          <w:noProof/>
          <w:kern w:val="2"/>
          <w:sz w:val="21"/>
          <w:szCs w:val="22"/>
          <w:lang w:val="en-US" w:eastAsia="zh-CN"/>
        </w:rPr>
        <w:tab/>
      </w:r>
      <w:r w:rsidRPr="00BA6DE6">
        <w:rPr>
          <w:rFonts w:cs="Arial"/>
          <w:noProof/>
          <w:lang w:eastAsia="zh-CN"/>
        </w:rPr>
        <w:t>Channel bandwidths per operating band for CA</w:t>
      </w:r>
      <w:r>
        <w:rPr>
          <w:noProof/>
        </w:rPr>
        <w:tab/>
      </w:r>
      <w:r>
        <w:rPr>
          <w:noProof/>
        </w:rPr>
        <w:fldChar w:fldCharType="begin"/>
      </w:r>
      <w:r>
        <w:rPr>
          <w:noProof/>
        </w:rPr>
        <w:instrText xml:space="preserve"> PAGEREF _Toc136288100 \h </w:instrText>
      </w:r>
      <w:r>
        <w:rPr>
          <w:noProof/>
        </w:rPr>
      </w:r>
      <w:r>
        <w:rPr>
          <w:noProof/>
        </w:rPr>
        <w:fldChar w:fldCharType="separate"/>
      </w:r>
      <w:r>
        <w:rPr>
          <w:noProof/>
        </w:rPr>
        <w:t>16</w:t>
      </w:r>
      <w:r>
        <w:rPr>
          <w:noProof/>
        </w:rPr>
        <w:fldChar w:fldCharType="end"/>
      </w:r>
    </w:p>
    <w:p w14:paraId="5FA8392D" w14:textId="77777777" w:rsidR="00305326" w:rsidRDefault="00305326">
      <w:pPr>
        <w:pStyle w:val="42"/>
        <w:rPr>
          <w:rFonts w:asciiTheme="minorHAnsi" w:hAnsiTheme="minorHAnsi" w:cstheme="minorBidi"/>
          <w:noProof/>
          <w:kern w:val="2"/>
          <w:sz w:val="21"/>
          <w:szCs w:val="22"/>
          <w:lang w:val="en-US" w:eastAsia="zh-CN"/>
        </w:rPr>
      </w:pPr>
      <w:r>
        <w:rPr>
          <w:noProof/>
        </w:rPr>
        <w:t>5.x.1.3</w:t>
      </w:r>
      <w:r>
        <w:rPr>
          <w:rFonts w:asciiTheme="minorHAnsi" w:hAnsiTheme="minorHAnsi" w:cstheme="minorBidi"/>
          <w:noProof/>
          <w:kern w:val="2"/>
          <w:sz w:val="21"/>
          <w:szCs w:val="22"/>
          <w:lang w:val="en-US" w:eastAsia="zh-CN"/>
        </w:rPr>
        <w:tab/>
      </w:r>
      <w:r w:rsidRPr="00BA6DE6">
        <w:rPr>
          <w:rFonts w:cs="Arial"/>
          <w:noProof/>
          <w:lang w:val="en-US" w:eastAsia="zh-CN"/>
        </w:rPr>
        <w:t>∆T</w:t>
      </w:r>
      <w:r w:rsidRPr="00BA6DE6">
        <w:rPr>
          <w:rFonts w:cs="Arial"/>
          <w:noProof/>
          <w:vertAlign w:val="subscript"/>
          <w:lang w:val="en-US" w:eastAsia="zh-CN"/>
        </w:rPr>
        <w:t>IB,c</w:t>
      </w:r>
      <w:r w:rsidRPr="00BA6DE6">
        <w:rPr>
          <w:rFonts w:cs="Arial"/>
          <w:noProof/>
          <w:lang w:val="en-US" w:eastAsia="zh-CN"/>
        </w:rPr>
        <w:t xml:space="preserve"> and ∆R</w:t>
      </w:r>
      <w:r w:rsidRPr="00BA6DE6">
        <w:rPr>
          <w:rFonts w:cs="Arial"/>
          <w:noProof/>
          <w:vertAlign w:val="subscript"/>
          <w:lang w:val="en-US" w:eastAsia="zh-CN"/>
        </w:rPr>
        <w:t>IB,c</w:t>
      </w:r>
      <w:r w:rsidRPr="00BA6DE6">
        <w:rPr>
          <w:rFonts w:cs="Arial"/>
          <w:noProof/>
          <w:lang w:val="en-US" w:eastAsia="zh-CN"/>
        </w:rPr>
        <w:t xml:space="preserve"> values</w:t>
      </w:r>
      <w:r>
        <w:rPr>
          <w:noProof/>
        </w:rPr>
        <w:tab/>
      </w:r>
      <w:r>
        <w:rPr>
          <w:noProof/>
        </w:rPr>
        <w:fldChar w:fldCharType="begin"/>
      </w:r>
      <w:r>
        <w:rPr>
          <w:noProof/>
        </w:rPr>
        <w:instrText xml:space="preserve"> PAGEREF _Toc136288101 \h </w:instrText>
      </w:r>
      <w:r>
        <w:rPr>
          <w:noProof/>
        </w:rPr>
      </w:r>
      <w:r>
        <w:rPr>
          <w:noProof/>
        </w:rPr>
        <w:fldChar w:fldCharType="separate"/>
      </w:r>
      <w:r>
        <w:rPr>
          <w:noProof/>
        </w:rPr>
        <w:t>16</w:t>
      </w:r>
      <w:r>
        <w:rPr>
          <w:noProof/>
        </w:rPr>
        <w:fldChar w:fldCharType="end"/>
      </w:r>
    </w:p>
    <w:p w14:paraId="53A65FEB" w14:textId="77777777" w:rsidR="00305326" w:rsidRDefault="00305326">
      <w:pPr>
        <w:pStyle w:val="33"/>
        <w:rPr>
          <w:rFonts w:asciiTheme="minorHAnsi" w:hAnsiTheme="minorHAnsi" w:cstheme="minorBidi"/>
          <w:noProof/>
          <w:kern w:val="2"/>
          <w:sz w:val="21"/>
          <w:szCs w:val="22"/>
          <w:lang w:val="en-US" w:eastAsia="zh-CN"/>
        </w:rPr>
      </w:pPr>
      <w:r>
        <w:rPr>
          <w:noProof/>
        </w:rPr>
        <w:t>5.x.2</w:t>
      </w:r>
      <w:r>
        <w:rPr>
          <w:rFonts w:asciiTheme="minorHAnsi" w:hAnsiTheme="minorHAnsi" w:cstheme="minorBidi"/>
          <w:noProof/>
          <w:kern w:val="2"/>
          <w:sz w:val="21"/>
          <w:szCs w:val="22"/>
          <w:lang w:val="en-US" w:eastAsia="zh-CN"/>
        </w:rPr>
        <w:tab/>
      </w:r>
      <w:r w:rsidRPr="00BA6DE6">
        <w:rPr>
          <w:rFonts w:cs="Arial"/>
          <w:noProof/>
          <w:lang w:eastAsia="zh-CN"/>
        </w:rPr>
        <w:t>Specific for 2 bands UL CA</w:t>
      </w:r>
      <w:r>
        <w:rPr>
          <w:noProof/>
        </w:rPr>
        <w:tab/>
      </w:r>
      <w:r>
        <w:rPr>
          <w:noProof/>
        </w:rPr>
        <w:fldChar w:fldCharType="begin"/>
      </w:r>
      <w:r>
        <w:rPr>
          <w:noProof/>
        </w:rPr>
        <w:instrText xml:space="preserve"> PAGEREF _Toc136288102 \h </w:instrText>
      </w:r>
      <w:r>
        <w:rPr>
          <w:noProof/>
        </w:rPr>
      </w:r>
      <w:r>
        <w:rPr>
          <w:noProof/>
        </w:rPr>
        <w:fldChar w:fldCharType="separate"/>
      </w:r>
      <w:r>
        <w:rPr>
          <w:noProof/>
        </w:rPr>
        <w:t>16</w:t>
      </w:r>
      <w:r>
        <w:rPr>
          <w:noProof/>
        </w:rPr>
        <w:fldChar w:fldCharType="end"/>
      </w:r>
    </w:p>
    <w:p w14:paraId="30BA9BC7" w14:textId="77777777" w:rsidR="00305326" w:rsidRDefault="00305326">
      <w:pPr>
        <w:pStyle w:val="42"/>
        <w:rPr>
          <w:rFonts w:asciiTheme="minorHAnsi" w:hAnsiTheme="minorHAnsi" w:cstheme="minorBidi"/>
          <w:noProof/>
          <w:kern w:val="2"/>
          <w:sz w:val="21"/>
          <w:szCs w:val="22"/>
          <w:lang w:val="en-US" w:eastAsia="zh-CN"/>
        </w:rPr>
      </w:pPr>
      <w:r>
        <w:rPr>
          <w:noProof/>
        </w:rPr>
        <w:t>5.x.2.1</w:t>
      </w:r>
      <w:r>
        <w:rPr>
          <w:rFonts w:asciiTheme="minorHAnsi" w:hAnsiTheme="minorHAnsi" w:cstheme="minorBidi"/>
          <w:noProof/>
          <w:kern w:val="2"/>
          <w:sz w:val="21"/>
          <w:szCs w:val="22"/>
          <w:lang w:val="en-US" w:eastAsia="zh-CN"/>
        </w:rPr>
        <w:tab/>
      </w:r>
      <w:r w:rsidRPr="00BA6DE6">
        <w:rPr>
          <w:rFonts w:cs="Arial"/>
          <w:noProof/>
          <w:lang w:eastAsia="zh-CN"/>
        </w:rPr>
        <w:t>UE co-existence studies</w:t>
      </w:r>
      <w:r>
        <w:rPr>
          <w:noProof/>
        </w:rPr>
        <w:tab/>
      </w:r>
      <w:r>
        <w:rPr>
          <w:noProof/>
        </w:rPr>
        <w:fldChar w:fldCharType="begin"/>
      </w:r>
      <w:r>
        <w:rPr>
          <w:noProof/>
        </w:rPr>
        <w:instrText xml:space="preserve"> PAGEREF _Toc136288103 \h </w:instrText>
      </w:r>
      <w:r>
        <w:rPr>
          <w:noProof/>
        </w:rPr>
      </w:r>
      <w:r>
        <w:rPr>
          <w:noProof/>
        </w:rPr>
        <w:fldChar w:fldCharType="separate"/>
      </w:r>
      <w:r>
        <w:rPr>
          <w:noProof/>
        </w:rPr>
        <w:t>16</w:t>
      </w:r>
      <w:r>
        <w:rPr>
          <w:noProof/>
        </w:rPr>
        <w:fldChar w:fldCharType="end"/>
      </w:r>
    </w:p>
    <w:p w14:paraId="01F7003B" w14:textId="77777777" w:rsidR="00305326" w:rsidRDefault="00305326">
      <w:pPr>
        <w:pStyle w:val="42"/>
        <w:rPr>
          <w:rFonts w:asciiTheme="minorHAnsi" w:hAnsiTheme="minorHAnsi" w:cstheme="minorBidi"/>
          <w:noProof/>
          <w:kern w:val="2"/>
          <w:sz w:val="21"/>
          <w:szCs w:val="22"/>
          <w:lang w:val="en-US" w:eastAsia="zh-CN"/>
        </w:rPr>
      </w:pPr>
      <w:r>
        <w:rPr>
          <w:noProof/>
        </w:rPr>
        <w:t>5.x.2.2</w:t>
      </w:r>
      <w:r>
        <w:rPr>
          <w:rFonts w:asciiTheme="minorHAnsi" w:hAnsiTheme="minorHAnsi" w:cstheme="minorBidi"/>
          <w:noProof/>
          <w:kern w:val="2"/>
          <w:sz w:val="21"/>
          <w:szCs w:val="22"/>
          <w:lang w:val="en-US" w:eastAsia="zh-CN"/>
        </w:rPr>
        <w:tab/>
      </w:r>
      <w:r w:rsidRPr="00BA6DE6">
        <w:rPr>
          <w:rFonts w:cs="Arial"/>
          <w:noProof/>
          <w:lang w:val="en-US" w:eastAsia="zh-CN"/>
        </w:rPr>
        <w:t>REFSENS requirements</w:t>
      </w:r>
      <w:r>
        <w:rPr>
          <w:noProof/>
        </w:rPr>
        <w:tab/>
      </w:r>
      <w:r>
        <w:rPr>
          <w:noProof/>
        </w:rPr>
        <w:fldChar w:fldCharType="begin"/>
      </w:r>
      <w:r>
        <w:rPr>
          <w:noProof/>
        </w:rPr>
        <w:instrText xml:space="preserve"> PAGEREF _Toc136288104 \h </w:instrText>
      </w:r>
      <w:r>
        <w:rPr>
          <w:noProof/>
        </w:rPr>
      </w:r>
      <w:r>
        <w:rPr>
          <w:noProof/>
        </w:rPr>
        <w:fldChar w:fldCharType="separate"/>
      </w:r>
      <w:r>
        <w:rPr>
          <w:noProof/>
        </w:rPr>
        <w:t>16</w:t>
      </w:r>
      <w:r>
        <w:rPr>
          <w:noProof/>
        </w:rPr>
        <w:fldChar w:fldCharType="end"/>
      </w:r>
    </w:p>
    <w:p w14:paraId="7BD0903A" w14:textId="77777777" w:rsidR="00305326" w:rsidRDefault="00305326">
      <w:pPr>
        <w:pStyle w:val="22"/>
        <w:rPr>
          <w:rFonts w:asciiTheme="minorHAnsi" w:hAnsiTheme="minorHAnsi" w:cstheme="minorBidi"/>
          <w:noProof/>
          <w:kern w:val="2"/>
          <w:sz w:val="21"/>
          <w:szCs w:val="22"/>
          <w:lang w:val="en-US" w:eastAsia="zh-CN"/>
        </w:rPr>
      </w:pPr>
      <w:r>
        <w:rPr>
          <w:noProof/>
        </w:rPr>
        <w:t>5.1</w:t>
      </w:r>
      <w:r>
        <w:rPr>
          <w:rFonts w:asciiTheme="minorHAnsi" w:hAnsiTheme="minorHAnsi" w:cstheme="minorBidi"/>
          <w:noProof/>
          <w:kern w:val="2"/>
          <w:sz w:val="21"/>
          <w:szCs w:val="22"/>
          <w:lang w:val="en-US" w:eastAsia="zh-CN"/>
        </w:rPr>
        <w:tab/>
      </w:r>
      <w:r>
        <w:rPr>
          <w:noProof/>
        </w:rPr>
        <w:t>CA_n1-n41-n79</w:t>
      </w:r>
      <w:r>
        <w:rPr>
          <w:noProof/>
        </w:rPr>
        <w:tab/>
      </w:r>
      <w:r>
        <w:rPr>
          <w:noProof/>
        </w:rPr>
        <w:fldChar w:fldCharType="begin"/>
      </w:r>
      <w:r>
        <w:rPr>
          <w:noProof/>
        </w:rPr>
        <w:instrText xml:space="preserve"> PAGEREF _Toc136288105 \h </w:instrText>
      </w:r>
      <w:r>
        <w:rPr>
          <w:noProof/>
        </w:rPr>
      </w:r>
      <w:r>
        <w:rPr>
          <w:noProof/>
        </w:rPr>
        <w:fldChar w:fldCharType="separate"/>
      </w:r>
      <w:r>
        <w:rPr>
          <w:noProof/>
        </w:rPr>
        <w:t>17</w:t>
      </w:r>
      <w:r>
        <w:rPr>
          <w:noProof/>
        </w:rPr>
        <w:fldChar w:fldCharType="end"/>
      </w:r>
    </w:p>
    <w:p w14:paraId="0B39F524" w14:textId="77777777" w:rsidR="00305326" w:rsidRDefault="00305326">
      <w:pPr>
        <w:pStyle w:val="33"/>
        <w:rPr>
          <w:rFonts w:asciiTheme="minorHAnsi" w:hAnsiTheme="minorHAnsi" w:cstheme="minorBidi"/>
          <w:noProof/>
          <w:kern w:val="2"/>
          <w:sz w:val="21"/>
          <w:szCs w:val="22"/>
          <w:lang w:val="en-US" w:eastAsia="zh-CN"/>
        </w:rPr>
      </w:pPr>
      <w:r>
        <w:rPr>
          <w:noProof/>
        </w:rPr>
        <w:t>5.1.1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_Toc136288106 \h </w:instrText>
      </w:r>
      <w:r>
        <w:rPr>
          <w:noProof/>
        </w:rPr>
      </w:r>
      <w:r>
        <w:rPr>
          <w:noProof/>
        </w:rPr>
        <w:fldChar w:fldCharType="separate"/>
      </w:r>
      <w:r>
        <w:rPr>
          <w:noProof/>
        </w:rPr>
        <w:t>17</w:t>
      </w:r>
      <w:r>
        <w:rPr>
          <w:noProof/>
        </w:rPr>
        <w:fldChar w:fldCharType="end"/>
      </w:r>
    </w:p>
    <w:p w14:paraId="497E180E" w14:textId="77777777" w:rsidR="00305326" w:rsidRDefault="00305326">
      <w:pPr>
        <w:pStyle w:val="42"/>
        <w:rPr>
          <w:rFonts w:asciiTheme="minorHAnsi" w:hAnsiTheme="minorHAnsi" w:cstheme="minorBidi"/>
          <w:noProof/>
          <w:kern w:val="2"/>
          <w:sz w:val="21"/>
          <w:szCs w:val="22"/>
          <w:lang w:val="en-US" w:eastAsia="zh-CN"/>
        </w:rPr>
      </w:pPr>
      <w:r>
        <w:rPr>
          <w:noProof/>
        </w:rPr>
        <w:t>5.1.1.1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_Toc136288107 \h </w:instrText>
      </w:r>
      <w:r>
        <w:rPr>
          <w:noProof/>
        </w:rPr>
      </w:r>
      <w:r>
        <w:rPr>
          <w:noProof/>
        </w:rPr>
        <w:fldChar w:fldCharType="separate"/>
      </w:r>
      <w:r>
        <w:rPr>
          <w:noProof/>
        </w:rPr>
        <w:t>17</w:t>
      </w:r>
      <w:r>
        <w:rPr>
          <w:noProof/>
        </w:rPr>
        <w:fldChar w:fldCharType="end"/>
      </w:r>
    </w:p>
    <w:p w14:paraId="056DB0D9" w14:textId="77777777" w:rsidR="00305326" w:rsidRDefault="00305326">
      <w:pPr>
        <w:pStyle w:val="42"/>
        <w:rPr>
          <w:rFonts w:asciiTheme="minorHAnsi" w:hAnsiTheme="minorHAnsi" w:cstheme="minorBidi"/>
          <w:noProof/>
          <w:kern w:val="2"/>
          <w:sz w:val="21"/>
          <w:szCs w:val="22"/>
          <w:lang w:val="en-US" w:eastAsia="zh-CN"/>
        </w:rPr>
      </w:pPr>
      <w:r>
        <w:rPr>
          <w:noProof/>
        </w:rPr>
        <w:t>5.1.1.2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_Toc136288108 \h </w:instrText>
      </w:r>
      <w:r>
        <w:rPr>
          <w:noProof/>
        </w:rPr>
      </w:r>
      <w:r>
        <w:rPr>
          <w:noProof/>
        </w:rPr>
        <w:fldChar w:fldCharType="separate"/>
      </w:r>
      <w:r>
        <w:rPr>
          <w:noProof/>
        </w:rPr>
        <w:t>17</w:t>
      </w:r>
      <w:r>
        <w:rPr>
          <w:noProof/>
        </w:rPr>
        <w:fldChar w:fldCharType="end"/>
      </w:r>
    </w:p>
    <w:p w14:paraId="5C262D8D" w14:textId="77777777" w:rsidR="00305326" w:rsidRDefault="00305326">
      <w:pPr>
        <w:pStyle w:val="42"/>
        <w:rPr>
          <w:rFonts w:asciiTheme="minorHAnsi" w:hAnsiTheme="minorHAnsi" w:cstheme="minorBidi"/>
          <w:noProof/>
          <w:kern w:val="2"/>
          <w:sz w:val="21"/>
          <w:szCs w:val="22"/>
          <w:lang w:val="en-US" w:eastAsia="zh-CN"/>
        </w:rPr>
      </w:pPr>
      <w:r>
        <w:rPr>
          <w:noProof/>
        </w:rPr>
        <w:t>5.1.1.3</w:t>
      </w:r>
      <w:r>
        <w:rPr>
          <w:rFonts w:asciiTheme="minorHAnsi" w:hAnsiTheme="minorHAnsi" w:cstheme="minorBidi"/>
          <w:noProof/>
          <w:kern w:val="2"/>
          <w:sz w:val="21"/>
          <w:szCs w:val="22"/>
          <w:lang w:val="en-US" w:eastAsia="zh-CN"/>
        </w:rPr>
        <w:tab/>
      </w:r>
      <w:r>
        <w:rPr>
          <w:noProof/>
        </w:rPr>
        <w:t>∆T</w:t>
      </w:r>
      <w:r w:rsidRPr="00BA6DE6">
        <w:rPr>
          <w:noProof/>
          <w:vertAlign w:val="subscript"/>
        </w:rPr>
        <w:t>IB,c</w:t>
      </w:r>
      <w:r>
        <w:rPr>
          <w:noProof/>
        </w:rPr>
        <w:t xml:space="preserve"> and ∆R</w:t>
      </w:r>
      <w:r w:rsidRPr="00BA6DE6">
        <w:rPr>
          <w:noProof/>
          <w:vertAlign w:val="subscript"/>
        </w:rPr>
        <w:t>IB,c</w:t>
      </w:r>
      <w:r>
        <w:rPr>
          <w:noProof/>
        </w:rPr>
        <w:t xml:space="preserve"> values</w:t>
      </w:r>
      <w:r>
        <w:rPr>
          <w:noProof/>
        </w:rPr>
        <w:tab/>
      </w:r>
      <w:r>
        <w:rPr>
          <w:noProof/>
        </w:rPr>
        <w:fldChar w:fldCharType="begin"/>
      </w:r>
      <w:r>
        <w:rPr>
          <w:noProof/>
        </w:rPr>
        <w:instrText xml:space="preserve"> PAGEREF _Toc136288109 \h </w:instrText>
      </w:r>
      <w:r>
        <w:rPr>
          <w:noProof/>
        </w:rPr>
      </w:r>
      <w:r>
        <w:rPr>
          <w:noProof/>
        </w:rPr>
        <w:fldChar w:fldCharType="separate"/>
      </w:r>
      <w:r>
        <w:rPr>
          <w:noProof/>
        </w:rPr>
        <w:t>18</w:t>
      </w:r>
      <w:r>
        <w:rPr>
          <w:noProof/>
        </w:rPr>
        <w:fldChar w:fldCharType="end"/>
      </w:r>
    </w:p>
    <w:p w14:paraId="3FAE6752" w14:textId="77777777" w:rsidR="00305326" w:rsidRDefault="00305326">
      <w:pPr>
        <w:pStyle w:val="33"/>
        <w:rPr>
          <w:rFonts w:asciiTheme="minorHAnsi" w:hAnsiTheme="minorHAnsi" w:cstheme="minorBidi"/>
          <w:noProof/>
          <w:kern w:val="2"/>
          <w:sz w:val="21"/>
          <w:szCs w:val="22"/>
          <w:lang w:val="en-US" w:eastAsia="zh-CN"/>
        </w:rPr>
      </w:pPr>
      <w:r>
        <w:rPr>
          <w:noProof/>
        </w:rPr>
        <w:t>5.1.2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_Toc136288110 \h </w:instrText>
      </w:r>
      <w:r>
        <w:rPr>
          <w:noProof/>
        </w:rPr>
      </w:r>
      <w:r>
        <w:rPr>
          <w:noProof/>
        </w:rPr>
        <w:fldChar w:fldCharType="separate"/>
      </w:r>
      <w:r>
        <w:rPr>
          <w:noProof/>
        </w:rPr>
        <w:t>18</w:t>
      </w:r>
      <w:r>
        <w:rPr>
          <w:noProof/>
        </w:rPr>
        <w:fldChar w:fldCharType="end"/>
      </w:r>
    </w:p>
    <w:p w14:paraId="20BE7A40" w14:textId="77777777" w:rsidR="00305326" w:rsidRDefault="00305326">
      <w:pPr>
        <w:pStyle w:val="42"/>
        <w:rPr>
          <w:rFonts w:asciiTheme="minorHAnsi" w:hAnsiTheme="minorHAnsi" w:cstheme="minorBidi"/>
          <w:noProof/>
          <w:kern w:val="2"/>
          <w:sz w:val="21"/>
          <w:szCs w:val="22"/>
          <w:lang w:val="en-US" w:eastAsia="zh-CN"/>
        </w:rPr>
      </w:pPr>
      <w:r>
        <w:rPr>
          <w:noProof/>
        </w:rPr>
        <w:t>5.1.2.1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_Toc136288111 \h </w:instrText>
      </w:r>
      <w:r>
        <w:rPr>
          <w:noProof/>
        </w:rPr>
      </w:r>
      <w:r>
        <w:rPr>
          <w:noProof/>
        </w:rPr>
        <w:fldChar w:fldCharType="separate"/>
      </w:r>
      <w:r>
        <w:rPr>
          <w:noProof/>
        </w:rPr>
        <w:t>18</w:t>
      </w:r>
      <w:r>
        <w:rPr>
          <w:noProof/>
        </w:rPr>
        <w:fldChar w:fldCharType="end"/>
      </w:r>
    </w:p>
    <w:p w14:paraId="4664AB56" w14:textId="77777777" w:rsidR="00305326" w:rsidRDefault="00305326">
      <w:pPr>
        <w:pStyle w:val="42"/>
        <w:rPr>
          <w:rFonts w:asciiTheme="minorHAnsi" w:hAnsiTheme="minorHAnsi" w:cstheme="minorBidi"/>
          <w:noProof/>
          <w:kern w:val="2"/>
          <w:sz w:val="21"/>
          <w:szCs w:val="22"/>
          <w:lang w:val="en-US" w:eastAsia="zh-CN"/>
        </w:rPr>
      </w:pPr>
      <w:r>
        <w:rPr>
          <w:noProof/>
        </w:rPr>
        <w:t>5.1.2.2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_Toc136288112 \h </w:instrText>
      </w:r>
      <w:r>
        <w:rPr>
          <w:noProof/>
        </w:rPr>
      </w:r>
      <w:r>
        <w:rPr>
          <w:noProof/>
        </w:rPr>
        <w:fldChar w:fldCharType="separate"/>
      </w:r>
      <w:r>
        <w:rPr>
          <w:noProof/>
        </w:rPr>
        <w:t>18</w:t>
      </w:r>
      <w:r>
        <w:rPr>
          <w:noProof/>
        </w:rPr>
        <w:fldChar w:fldCharType="end"/>
      </w:r>
    </w:p>
    <w:p w14:paraId="1F0DE407" w14:textId="77777777" w:rsidR="00305326" w:rsidRDefault="00305326">
      <w:pPr>
        <w:pStyle w:val="22"/>
        <w:rPr>
          <w:rFonts w:asciiTheme="minorHAnsi" w:hAnsiTheme="minorHAnsi" w:cstheme="minorBidi"/>
          <w:noProof/>
          <w:kern w:val="2"/>
          <w:sz w:val="21"/>
          <w:szCs w:val="22"/>
          <w:lang w:val="en-US" w:eastAsia="zh-CN"/>
        </w:rPr>
      </w:pPr>
      <w:r>
        <w:rPr>
          <w:noProof/>
        </w:rPr>
        <w:t>5.2</w:t>
      </w:r>
      <w:r>
        <w:rPr>
          <w:rFonts w:asciiTheme="minorHAnsi" w:hAnsiTheme="minorHAnsi" w:cstheme="minorBidi"/>
          <w:noProof/>
          <w:kern w:val="2"/>
          <w:sz w:val="21"/>
          <w:szCs w:val="22"/>
          <w:lang w:val="en-US" w:eastAsia="zh-CN"/>
        </w:rPr>
        <w:tab/>
      </w:r>
      <w:r>
        <w:rPr>
          <w:noProof/>
        </w:rPr>
        <w:t>CA_n41-n77-n79</w:t>
      </w:r>
      <w:r>
        <w:rPr>
          <w:noProof/>
        </w:rPr>
        <w:tab/>
      </w:r>
      <w:r>
        <w:rPr>
          <w:noProof/>
        </w:rPr>
        <w:fldChar w:fldCharType="begin"/>
      </w:r>
      <w:r>
        <w:rPr>
          <w:noProof/>
        </w:rPr>
        <w:instrText xml:space="preserve"> PAGEREF _Toc136288113 \h </w:instrText>
      </w:r>
      <w:r>
        <w:rPr>
          <w:noProof/>
        </w:rPr>
      </w:r>
      <w:r>
        <w:rPr>
          <w:noProof/>
        </w:rPr>
        <w:fldChar w:fldCharType="separate"/>
      </w:r>
      <w:r>
        <w:rPr>
          <w:noProof/>
        </w:rPr>
        <w:t>19</w:t>
      </w:r>
      <w:r>
        <w:rPr>
          <w:noProof/>
        </w:rPr>
        <w:fldChar w:fldCharType="end"/>
      </w:r>
    </w:p>
    <w:p w14:paraId="72F19597" w14:textId="77777777" w:rsidR="00305326" w:rsidRDefault="00305326">
      <w:pPr>
        <w:pStyle w:val="33"/>
        <w:rPr>
          <w:rFonts w:asciiTheme="minorHAnsi" w:hAnsiTheme="minorHAnsi" w:cstheme="minorBidi"/>
          <w:noProof/>
          <w:kern w:val="2"/>
          <w:sz w:val="21"/>
          <w:szCs w:val="22"/>
          <w:lang w:val="en-US" w:eastAsia="zh-CN"/>
        </w:rPr>
      </w:pPr>
      <w:r>
        <w:rPr>
          <w:noProof/>
        </w:rPr>
        <w:t>5.2.1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_Toc136288114 \h </w:instrText>
      </w:r>
      <w:r>
        <w:rPr>
          <w:noProof/>
        </w:rPr>
      </w:r>
      <w:r>
        <w:rPr>
          <w:noProof/>
        </w:rPr>
        <w:fldChar w:fldCharType="separate"/>
      </w:r>
      <w:r>
        <w:rPr>
          <w:noProof/>
        </w:rPr>
        <w:t>19</w:t>
      </w:r>
      <w:r>
        <w:rPr>
          <w:noProof/>
        </w:rPr>
        <w:fldChar w:fldCharType="end"/>
      </w:r>
    </w:p>
    <w:p w14:paraId="3904B2C6" w14:textId="77777777" w:rsidR="00305326" w:rsidRDefault="00305326">
      <w:pPr>
        <w:pStyle w:val="42"/>
        <w:rPr>
          <w:rFonts w:asciiTheme="minorHAnsi" w:hAnsiTheme="minorHAnsi" w:cstheme="minorBidi"/>
          <w:noProof/>
          <w:kern w:val="2"/>
          <w:sz w:val="21"/>
          <w:szCs w:val="22"/>
          <w:lang w:val="en-US" w:eastAsia="zh-CN"/>
        </w:rPr>
      </w:pPr>
      <w:r>
        <w:rPr>
          <w:noProof/>
        </w:rPr>
        <w:t>5.2.1.1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_Toc136288115 \h </w:instrText>
      </w:r>
      <w:r>
        <w:rPr>
          <w:noProof/>
        </w:rPr>
      </w:r>
      <w:r>
        <w:rPr>
          <w:noProof/>
        </w:rPr>
        <w:fldChar w:fldCharType="separate"/>
      </w:r>
      <w:r>
        <w:rPr>
          <w:noProof/>
        </w:rPr>
        <w:t>19</w:t>
      </w:r>
      <w:r>
        <w:rPr>
          <w:noProof/>
        </w:rPr>
        <w:fldChar w:fldCharType="end"/>
      </w:r>
    </w:p>
    <w:p w14:paraId="044B2595" w14:textId="77777777" w:rsidR="00305326" w:rsidRDefault="00305326">
      <w:pPr>
        <w:pStyle w:val="42"/>
        <w:rPr>
          <w:rFonts w:asciiTheme="minorHAnsi" w:hAnsiTheme="minorHAnsi" w:cstheme="minorBidi"/>
          <w:noProof/>
          <w:kern w:val="2"/>
          <w:sz w:val="21"/>
          <w:szCs w:val="22"/>
          <w:lang w:val="en-US" w:eastAsia="zh-CN"/>
        </w:rPr>
      </w:pPr>
      <w:r>
        <w:rPr>
          <w:noProof/>
        </w:rPr>
        <w:t>5.2.1.2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_Toc136288116 \h </w:instrText>
      </w:r>
      <w:r>
        <w:rPr>
          <w:noProof/>
        </w:rPr>
      </w:r>
      <w:r>
        <w:rPr>
          <w:noProof/>
        </w:rPr>
        <w:fldChar w:fldCharType="separate"/>
      </w:r>
      <w:r>
        <w:rPr>
          <w:noProof/>
        </w:rPr>
        <w:t>19</w:t>
      </w:r>
      <w:r>
        <w:rPr>
          <w:noProof/>
        </w:rPr>
        <w:fldChar w:fldCharType="end"/>
      </w:r>
    </w:p>
    <w:p w14:paraId="51ED7BD3" w14:textId="77777777" w:rsidR="00305326" w:rsidRDefault="00305326">
      <w:pPr>
        <w:pStyle w:val="42"/>
        <w:rPr>
          <w:rFonts w:asciiTheme="minorHAnsi" w:hAnsiTheme="minorHAnsi" w:cstheme="minorBidi"/>
          <w:noProof/>
          <w:kern w:val="2"/>
          <w:sz w:val="21"/>
          <w:szCs w:val="22"/>
          <w:lang w:val="en-US" w:eastAsia="zh-CN"/>
        </w:rPr>
      </w:pPr>
      <w:r>
        <w:rPr>
          <w:noProof/>
        </w:rPr>
        <w:t>5.2.1.3</w:t>
      </w:r>
      <w:r>
        <w:rPr>
          <w:rFonts w:asciiTheme="minorHAnsi" w:hAnsiTheme="minorHAnsi" w:cstheme="minorBidi"/>
          <w:noProof/>
          <w:kern w:val="2"/>
          <w:sz w:val="21"/>
          <w:szCs w:val="22"/>
          <w:lang w:val="en-US" w:eastAsia="zh-CN"/>
        </w:rPr>
        <w:tab/>
      </w:r>
      <w:r>
        <w:rPr>
          <w:noProof/>
        </w:rPr>
        <w:t>∆T</w:t>
      </w:r>
      <w:r w:rsidRPr="00BA6DE6">
        <w:rPr>
          <w:noProof/>
          <w:vertAlign w:val="subscript"/>
        </w:rPr>
        <w:t>IB,c</w:t>
      </w:r>
      <w:r>
        <w:rPr>
          <w:noProof/>
        </w:rPr>
        <w:t xml:space="preserve"> and ∆R</w:t>
      </w:r>
      <w:r w:rsidRPr="00BA6DE6">
        <w:rPr>
          <w:noProof/>
          <w:vertAlign w:val="subscript"/>
        </w:rPr>
        <w:t>IB,c</w:t>
      </w:r>
      <w:r>
        <w:rPr>
          <w:noProof/>
        </w:rPr>
        <w:t xml:space="preserve"> values</w:t>
      </w:r>
      <w:r>
        <w:rPr>
          <w:noProof/>
        </w:rPr>
        <w:tab/>
      </w:r>
      <w:r>
        <w:rPr>
          <w:noProof/>
        </w:rPr>
        <w:fldChar w:fldCharType="begin"/>
      </w:r>
      <w:r>
        <w:rPr>
          <w:noProof/>
        </w:rPr>
        <w:instrText xml:space="preserve"> PAGEREF _Toc136288117 \h </w:instrText>
      </w:r>
      <w:r>
        <w:rPr>
          <w:noProof/>
        </w:rPr>
      </w:r>
      <w:r>
        <w:rPr>
          <w:noProof/>
        </w:rPr>
        <w:fldChar w:fldCharType="separate"/>
      </w:r>
      <w:r>
        <w:rPr>
          <w:noProof/>
        </w:rPr>
        <w:t>20</w:t>
      </w:r>
      <w:r>
        <w:rPr>
          <w:noProof/>
        </w:rPr>
        <w:fldChar w:fldCharType="end"/>
      </w:r>
    </w:p>
    <w:p w14:paraId="1EB43E6C" w14:textId="77777777" w:rsidR="00305326" w:rsidRDefault="00305326">
      <w:pPr>
        <w:pStyle w:val="33"/>
        <w:rPr>
          <w:rFonts w:asciiTheme="minorHAnsi" w:hAnsiTheme="minorHAnsi" w:cstheme="minorBidi"/>
          <w:noProof/>
          <w:kern w:val="2"/>
          <w:sz w:val="21"/>
          <w:szCs w:val="22"/>
          <w:lang w:val="en-US" w:eastAsia="zh-CN"/>
        </w:rPr>
      </w:pPr>
      <w:r>
        <w:rPr>
          <w:noProof/>
        </w:rPr>
        <w:t>5.2.2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_Toc136288118 \h </w:instrText>
      </w:r>
      <w:r>
        <w:rPr>
          <w:noProof/>
        </w:rPr>
      </w:r>
      <w:r>
        <w:rPr>
          <w:noProof/>
        </w:rPr>
        <w:fldChar w:fldCharType="separate"/>
      </w:r>
      <w:r>
        <w:rPr>
          <w:noProof/>
        </w:rPr>
        <w:t>20</w:t>
      </w:r>
      <w:r>
        <w:rPr>
          <w:noProof/>
        </w:rPr>
        <w:fldChar w:fldCharType="end"/>
      </w:r>
    </w:p>
    <w:p w14:paraId="03CB76E0" w14:textId="77777777" w:rsidR="00305326" w:rsidRDefault="00305326">
      <w:pPr>
        <w:pStyle w:val="42"/>
        <w:rPr>
          <w:rFonts w:asciiTheme="minorHAnsi" w:hAnsiTheme="minorHAnsi" w:cstheme="minorBidi"/>
          <w:noProof/>
          <w:kern w:val="2"/>
          <w:sz w:val="21"/>
          <w:szCs w:val="22"/>
          <w:lang w:val="en-US" w:eastAsia="zh-CN"/>
        </w:rPr>
      </w:pPr>
      <w:r>
        <w:rPr>
          <w:noProof/>
        </w:rPr>
        <w:t>5.2.2.1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_Toc136288119 \h </w:instrText>
      </w:r>
      <w:r>
        <w:rPr>
          <w:noProof/>
        </w:rPr>
      </w:r>
      <w:r>
        <w:rPr>
          <w:noProof/>
        </w:rPr>
        <w:fldChar w:fldCharType="separate"/>
      </w:r>
      <w:r>
        <w:rPr>
          <w:noProof/>
        </w:rPr>
        <w:t>20</w:t>
      </w:r>
      <w:r>
        <w:rPr>
          <w:noProof/>
        </w:rPr>
        <w:fldChar w:fldCharType="end"/>
      </w:r>
    </w:p>
    <w:p w14:paraId="2F9C2759" w14:textId="77777777" w:rsidR="00305326" w:rsidRDefault="00305326">
      <w:pPr>
        <w:pStyle w:val="42"/>
        <w:rPr>
          <w:rFonts w:asciiTheme="minorHAnsi" w:hAnsiTheme="minorHAnsi" w:cstheme="minorBidi"/>
          <w:noProof/>
          <w:kern w:val="2"/>
          <w:sz w:val="21"/>
          <w:szCs w:val="22"/>
          <w:lang w:val="en-US" w:eastAsia="zh-CN"/>
        </w:rPr>
      </w:pPr>
      <w:r>
        <w:rPr>
          <w:noProof/>
        </w:rPr>
        <w:t>5.2.2.2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_Toc136288120 \h </w:instrText>
      </w:r>
      <w:r>
        <w:rPr>
          <w:noProof/>
        </w:rPr>
      </w:r>
      <w:r>
        <w:rPr>
          <w:noProof/>
        </w:rPr>
        <w:fldChar w:fldCharType="separate"/>
      </w:r>
      <w:r>
        <w:rPr>
          <w:noProof/>
        </w:rPr>
        <w:t>20</w:t>
      </w:r>
      <w:r>
        <w:rPr>
          <w:noProof/>
        </w:rPr>
        <w:fldChar w:fldCharType="end"/>
      </w:r>
    </w:p>
    <w:p w14:paraId="149E4F1C" w14:textId="77777777" w:rsidR="00305326" w:rsidRDefault="00305326">
      <w:pPr>
        <w:pStyle w:val="22"/>
        <w:rPr>
          <w:rFonts w:asciiTheme="minorHAnsi" w:hAnsiTheme="minorHAnsi" w:cstheme="minorBidi"/>
          <w:noProof/>
          <w:kern w:val="2"/>
          <w:sz w:val="21"/>
          <w:szCs w:val="22"/>
          <w:lang w:val="en-US" w:eastAsia="zh-CN"/>
        </w:rPr>
      </w:pPr>
      <w:r>
        <w:rPr>
          <w:noProof/>
        </w:rPr>
        <w:t>5.3</w:t>
      </w:r>
      <w:r>
        <w:rPr>
          <w:rFonts w:asciiTheme="minorHAnsi" w:hAnsiTheme="minorHAnsi" w:cstheme="minorBidi"/>
          <w:noProof/>
          <w:kern w:val="2"/>
          <w:sz w:val="21"/>
          <w:szCs w:val="22"/>
          <w:lang w:val="en-US" w:eastAsia="zh-CN"/>
        </w:rPr>
        <w:tab/>
      </w:r>
      <w:r>
        <w:rPr>
          <w:noProof/>
        </w:rPr>
        <w:t>CA_n3-n28-n40</w:t>
      </w:r>
      <w:r>
        <w:rPr>
          <w:noProof/>
        </w:rPr>
        <w:tab/>
      </w:r>
      <w:r>
        <w:rPr>
          <w:noProof/>
        </w:rPr>
        <w:fldChar w:fldCharType="begin"/>
      </w:r>
      <w:r>
        <w:rPr>
          <w:noProof/>
        </w:rPr>
        <w:instrText xml:space="preserve"> PAGEREF _Toc136288121 \h </w:instrText>
      </w:r>
      <w:r>
        <w:rPr>
          <w:noProof/>
        </w:rPr>
      </w:r>
      <w:r>
        <w:rPr>
          <w:noProof/>
        </w:rPr>
        <w:fldChar w:fldCharType="separate"/>
      </w:r>
      <w:r>
        <w:rPr>
          <w:noProof/>
        </w:rPr>
        <w:t>20</w:t>
      </w:r>
      <w:r>
        <w:rPr>
          <w:noProof/>
        </w:rPr>
        <w:fldChar w:fldCharType="end"/>
      </w:r>
    </w:p>
    <w:p w14:paraId="184DAD7B" w14:textId="77777777" w:rsidR="00305326" w:rsidRDefault="00305326">
      <w:pPr>
        <w:pStyle w:val="33"/>
        <w:rPr>
          <w:rFonts w:asciiTheme="minorHAnsi" w:hAnsiTheme="minorHAnsi" w:cstheme="minorBidi"/>
          <w:noProof/>
          <w:kern w:val="2"/>
          <w:sz w:val="21"/>
          <w:szCs w:val="22"/>
          <w:lang w:val="en-US" w:eastAsia="zh-CN"/>
        </w:rPr>
      </w:pPr>
      <w:r>
        <w:rPr>
          <w:noProof/>
        </w:rPr>
        <w:t>5.3.1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_Toc136288122 \h </w:instrText>
      </w:r>
      <w:r>
        <w:rPr>
          <w:noProof/>
        </w:rPr>
      </w:r>
      <w:r>
        <w:rPr>
          <w:noProof/>
        </w:rPr>
        <w:fldChar w:fldCharType="separate"/>
      </w:r>
      <w:r>
        <w:rPr>
          <w:noProof/>
        </w:rPr>
        <w:t>20</w:t>
      </w:r>
      <w:r>
        <w:rPr>
          <w:noProof/>
        </w:rPr>
        <w:fldChar w:fldCharType="end"/>
      </w:r>
    </w:p>
    <w:p w14:paraId="77050605" w14:textId="77777777" w:rsidR="00305326" w:rsidRDefault="00305326">
      <w:pPr>
        <w:pStyle w:val="42"/>
        <w:rPr>
          <w:rFonts w:asciiTheme="minorHAnsi" w:hAnsiTheme="minorHAnsi" w:cstheme="minorBidi"/>
          <w:noProof/>
          <w:kern w:val="2"/>
          <w:sz w:val="21"/>
          <w:szCs w:val="22"/>
          <w:lang w:val="en-US" w:eastAsia="zh-CN"/>
        </w:rPr>
      </w:pPr>
      <w:r>
        <w:rPr>
          <w:noProof/>
        </w:rPr>
        <w:t>5.3.1.1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_Toc136288123 \h </w:instrText>
      </w:r>
      <w:r>
        <w:rPr>
          <w:noProof/>
        </w:rPr>
      </w:r>
      <w:r>
        <w:rPr>
          <w:noProof/>
        </w:rPr>
        <w:fldChar w:fldCharType="separate"/>
      </w:r>
      <w:r>
        <w:rPr>
          <w:noProof/>
        </w:rPr>
        <w:t>20</w:t>
      </w:r>
      <w:r>
        <w:rPr>
          <w:noProof/>
        </w:rPr>
        <w:fldChar w:fldCharType="end"/>
      </w:r>
    </w:p>
    <w:p w14:paraId="16C4F2D1" w14:textId="77777777" w:rsidR="00305326" w:rsidRDefault="00305326">
      <w:pPr>
        <w:pStyle w:val="42"/>
        <w:rPr>
          <w:rFonts w:asciiTheme="minorHAnsi" w:hAnsiTheme="minorHAnsi" w:cstheme="minorBidi"/>
          <w:noProof/>
          <w:kern w:val="2"/>
          <w:sz w:val="21"/>
          <w:szCs w:val="22"/>
          <w:lang w:val="en-US" w:eastAsia="zh-CN"/>
        </w:rPr>
      </w:pPr>
      <w:r>
        <w:rPr>
          <w:noProof/>
        </w:rPr>
        <w:t>5.3.1.2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_Toc136288124 \h </w:instrText>
      </w:r>
      <w:r>
        <w:rPr>
          <w:noProof/>
        </w:rPr>
      </w:r>
      <w:r>
        <w:rPr>
          <w:noProof/>
        </w:rPr>
        <w:fldChar w:fldCharType="separate"/>
      </w:r>
      <w:r>
        <w:rPr>
          <w:noProof/>
        </w:rPr>
        <w:t>21</w:t>
      </w:r>
      <w:r>
        <w:rPr>
          <w:noProof/>
        </w:rPr>
        <w:fldChar w:fldCharType="end"/>
      </w:r>
    </w:p>
    <w:p w14:paraId="1CA3FF4A" w14:textId="77777777" w:rsidR="00305326" w:rsidRDefault="00305326">
      <w:pPr>
        <w:pStyle w:val="42"/>
        <w:rPr>
          <w:rFonts w:asciiTheme="minorHAnsi" w:hAnsiTheme="minorHAnsi" w:cstheme="minorBidi"/>
          <w:noProof/>
          <w:kern w:val="2"/>
          <w:sz w:val="21"/>
          <w:szCs w:val="22"/>
          <w:lang w:val="en-US" w:eastAsia="zh-CN"/>
        </w:rPr>
      </w:pPr>
      <w:r>
        <w:rPr>
          <w:noProof/>
        </w:rPr>
        <w:t>5.3.1.3</w:t>
      </w:r>
      <w:r>
        <w:rPr>
          <w:rFonts w:asciiTheme="minorHAnsi" w:hAnsiTheme="minorHAnsi" w:cstheme="minorBidi"/>
          <w:noProof/>
          <w:kern w:val="2"/>
          <w:sz w:val="21"/>
          <w:szCs w:val="22"/>
          <w:lang w:val="en-US" w:eastAsia="zh-CN"/>
        </w:rPr>
        <w:tab/>
      </w:r>
      <w:r>
        <w:rPr>
          <w:noProof/>
        </w:rPr>
        <w:t>∆T</w:t>
      </w:r>
      <w:r w:rsidRPr="00BA6DE6">
        <w:rPr>
          <w:noProof/>
          <w:vertAlign w:val="subscript"/>
        </w:rPr>
        <w:t>IB,c</w:t>
      </w:r>
      <w:r>
        <w:rPr>
          <w:noProof/>
        </w:rPr>
        <w:t xml:space="preserve"> and ∆R</w:t>
      </w:r>
      <w:r w:rsidRPr="00BA6DE6">
        <w:rPr>
          <w:noProof/>
          <w:vertAlign w:val="subscript"/>
        </w:rPr>
        <w:t>IB,c</w:t>
      </w:r>
      <w:r>
        <w:rPr>
          <w:noProof/>
        </w:rPr>
        <w:t xml:space="preserve"> values</w:t>
      </w:r>
      <w:r>
        <w:rPr>
          <w:noProof/>
        </w:rPr>
        <w:tab/>
      </w:r>
      <w:r>
        <w:rPr>
          <w:noProof/>
        </w:rPr>
        <w:fldChar w:fldCharType="begin"/>
      </w:r>
      <w:r>
        <w:rPr>
          <w:noProof/>
        </w:rPr>
        <w:instrText xml:space="preserve"> PAGEREF _Toc136288125 \h </w:instrText>
      </w:r>
      <w:r>
        <w:rPr>
          <w:noProof/>
        </w:rPr>
      </w:r>
      <w:r>
        <w:rPr>
          <w:noProof/>
        </w:rPr>
        <w:fldChar w:fldCharType="separate"/>
      </w:r>
      <w:r>
        <w:rPr>
          <w:noProof/>
        </w:rPr>
        <w:t>21</w:t>
      </w:r>
      <w:r>
        <w:rPr>
          <w:noProof/>
        </w:rPr>
        <w:fldChar w:fldCharType="end"/>
      </w:r>
    </w:p>
    <w:p w14:paraId="5A8578AC" w14:textId="77777777" w:rsidR="00305326" w:rsidRDefault="00305326">
      <w:pPr>
        <w:pStyle w:val="33"/>
        <w:rPr>
          <w:rFonts w:asciiTheme="minorHAnsi" w:hAnsiTheme="minorHAnsi" w:cstheme="minorBidi"/>
          <w:noProof/>
          <w:kern w:val="2"/>
          <w:sz w:val="21"/>
          <w:szCs w:val="22"/>
          <w:lang w:val="en-US" w:eastAsia="zh-CN"/>
        </w:rPr>
      </w:pPr>
      <w:r>
        <w:rPr>
          <w:noProof/>
        </w:rPr>
        <w:t>5.3.2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_Toc136288126 \h </w:instrText>
      </w:r>
      <w:r>
        <w:rPr>
          <w:noProof/>
        </w:rPr>
      </w:r>
      <w:r>
        <w:rPr>
          <w:noProof/>
        </w:rPr>
        <w:fldChar w:fldCharType="separate"/>
      </w:r>
      <w:r>
        <w:rPr>
          <w:noProof/>
        </w:rPr>
        <w:t>21</w:t>
      </w:r>
      <w:r>
        <w:rPr>
          <w:noProof/>
        </w:rPr>
        <w:fldChar w:fldCharType="end"/>
      </w:r>
    </w:p>
    <w:p w14:paraId="4D734091" w14:textId="77777777" w:rsidR="00305326" w:rsidRDefault="00305326">
      <w:pPr>
        <w:pStyle w:val="42"/>
        <w:rPr>
          <w:rFonts w:asciiTheme="minorHAnsi" w:hAnsiTheme="minorHAnsi" w:cstheme="minorBidi"/>
          <w:noProof/>
          <w:kern w:val="2"/>
          <w:sz w:val="21"/>
          <w:szCs w:val="22"/>
          <w:lang w:val="en-US" w:eastAsia="zh-CN"/>
        </w:rPr>
      </w:pPr>
      <w:r>
        <w:rPr>
          <w:noProof/>
        </w:rPr>
        <w:t>5.3.2.1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_Toc136288127 \h </w:instrText>
      </w:r>
      <w:r>
        <w:rPr>
          <w:noProof/>
        </w:rPr>
      </w:r>
      <w:r>
        <w:rPr>
          <w:noProof/>
        </w:rPr>
        <w:fldChar w:fldCharType="separate"/>
      </w:r>
      <w:r>
        <w:rPr>
          <w:noProof/>
        </w:rPr>
        <w:t>21</w:t>
      </w:r>
      <w:r>
        <w:rPr>
          <w:noProof/>
        </w:rPr>
        <w:fldChar w:fldCharType="end"/>
      </w:r>
    </w:p>
    <w:p w14:paraId="5980CB99" w14:textId="77777777" w:rsidR="00305326" w:rsidRDefault="00305326">
      <w:pPr>
        <w:pStyle w:val="42"/>
        <w:rPr>
          <w:rFonts w:asciiTheme="minorHAnsi" w:hAnsiTheme="minorHAnsi" w:cstheme="minorBidi"/>
          <w:noProof/>
          <w:kern w:val="2"/>
          <w:sz w:val="21"/>
          <w:szCs w:val="22"/>
          <w:lang w:val="en-US" w:eastAsia="zh-CN"/>
        </w:rPr>
      </w:pPr>
      <w:r>
        <w:rPr>
          <w:noProof/>
        </w:rPr>
        <w:t>5.3.2.2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_Toc136288128 \h </w:instrText>
      </w:r>
      <w:r>
        <w:rPr>
          <w:noProof/>
        </w:rPr>
      </w:r>
      <w:r>
        <w:rPr>
          <w:noProof/>
        </w:rPr>
        <w:fldChar w:fldCharType="separate"/>
      </w:r>
      <w:r>
        <w:rPr>
          <w:noProof/>
        </w:rPr>
        <w:t>21</w:t>
      </w:r>
      <w:r>
        <w:rPr>
          <w:noProof/>
        </w:rPr>
        <w:fldChar w:fldCharType="end"/>
      </w:r>
    </w:p>
    <w:p w14:paraId="3D0F8D04" w14:textId="77777777" w:rsidR="00305326" w:rsidRDefault="00305326">
      <w:pPr>
        <w:pStyle w:val="22"/>
        <w:rPr>
          <w:rFonts w:asciiTheme="minorHAnsi" w:hAnsiTheme="minorHAnsi" w:cstheme="minorBidi"/>
          <w:noProof/>
          <w:kern w:val="2"/>
          <w:sz w:val="21"/>
          <w:szCs w:val="22"/>
          <w:lang w:val="en-US" w:eastAsia="zh-CN"/>
        </w:rPr>
      </w:pPr>
      <w:r>
        <w:rPr>
          <w:noProof/>
        </w:rPr>
        <w:t>5.4</w:t>
      </w:r>
      <w:r>
        <w:rPr>
          <w:rFonts w:asciiTheme="minorHAnsi" w:hAnsiTheme="minorHAnsi" w:cstheme="minorBidi"/>
          <w:noProof/>
          <w:kern w:val="2"/>
          <w:sz w:val="21"/>
          <w:szCs w:val="22"/>
          <w:lang w:val="en-US" w:eastAsia="zh-CN"/>
        </w:rPr>
        <w:tab/>
      </w:r>
      <w:r>
        <w:rPr>
          <w:noProof/>
        </w:rPr>
        <w:t xml:space="preserve">  CA_n3-n8-n41</w:t>
      </w:r>
      <w:r>
        <w:rPr>
          <w:noProof/>
        </w:rPr>
        <w:tab/>
      </w:r>
      <w:r>
        <w:rPr>
          <w:noProof/>
        </w:rPr>
        <w:fldChar w:fldCharType="begin"/>
      </w:r>
      <w:r>
        <w:rPr>
          <w:noProof/>
        </w:rPr>
        <w:instrText xml:space="preserve"> PAGEREF _Toc136288129 \h </w:instrText>
      </w:r>
      <w:r>
        <w:rPr>
          <w:noProof/>
        </w:rPr>
      </w:r>
      <w:r>
        <w:rPr>
          <w:noProof/>
        </w:rPr>
        <w:fldChar w:fldCharType="separate"/>
      </w:r>
      <w:r>
        <w:rPr>
          <w:noProof/>
        </w:rPr>
        <w:t>21</w:t>
      </w:r>
      <w:r>
        <w:rPr>
          <w:noProof/>
        </w:rPr>
        <w:fldChar w:fldCharType="end"/>
      </w:r>
    </w:p>
    <w:p w14:paraId="18A1A387" w14:textId="77777777" w:rsidR="00305326" w:rsidRDefault="00305326">
      <w:pPr>
        <w:pStyle w:val="33"/>
        <w:rPr>
          <w:rFonts w:asciiTheme="minorHAnsi" w:hAnsiTheme="minorHAnsi" w:cstheme="minorBidi"/>
          <w:noProof/>
          <w:kern w:val="2"/>
          <w:sz w:val="21"/>
          <w:szCs w:val="22"/>
          <w:lang w:val="en-US" w:eastAsia="zh-CN"/>
        </w:rPr>
      </w:pPr>
      <w:r>
        <w:rPr>
          <w:noProof/>
        </w:rPr>
        <w:t>5.4.1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_Toc136288130 \h </w:instrText>
      </w:r>
      <w:r>
        <w:rPr>
          <w:noProof/>
        </w:rPr>
      </w:r>
      <w:r>
        <w:rPr>
          <w:noProof/>
        </w:rPr>
        <w:fldChar w:fldCharType="separate"/>
      </w:r>
      <w:r>
        <w:rPr>
          <w:noProof/>
        </w:rPr>
        <w:t>21</w:t>
      </w:r>
      <w:r>
        <w:rPr>
          <w:noProof/>
        </w:rPr>
        <w:fldChar w:fldCharType="end"/>
      </w:r>
    </w:p>
    <w:p w14:paraId="0C0B3A0D" w14:textId="77777777" w:rsidR="00305326" w:rsidRDefault="00305326">
      <w:pPr>
        <w:pStyle w:val="42"/>
        <w:rPr>
          <w:rFonts w:asciiTheme="minorHAnsi" w:hAnsiTheme="minorHAnsi" w:cstheme="minorBidi"/>
          <w:noProof/>
          <w:kern w:val="2"/>
          <w:sz w:val="21"/>
          <w:szCs w:val="22"/>
          <w:lang w:val="en-US" w:eastAsia="zh-CN"/>
        </w:rPr>
      </w:pPr>
      <w:r>
        <w:rPr>
          <w:noProof/>
        </w:rPr>
        <w:t>5.4.1.1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_Toc136288131 \h </w:instrText>
      </w:r>
      <w:r>
        <w:rPr>
          <w:noProof/>
        </w:rPr>
      </w:r>
      <w:r>
        <w:rPr>
          <w:noProof/>
        </w:rPr>
        <w:fldChar w:fldCharType="separate"/>
      </w:r>
      <w:r>
        <w:rPr>
          <w:noProof/>
        </w:rPr>
        <w:t>21</w:t>
      </w:r>
      <w:r>
        <w:rPr>
          <w:noProof/>
        </w:rPr>
        <w:fldChar w:fldCharType="end"/>
      </w:r>
    </w:p>
    <w:p w14:paraId="25BECD8E" w14:textId="77777777" w:rsidR="00305326" w:rsidRDefault="00305326">
      <w:pPr>
        <w:pStyle w:val="42"/>
        <w:rPr>
          <w:rFonts w:asciiTheme="minorHAnsi" w:hAnsiTheme="minorHAnsi" w:cstheme="minorBidi"/>
          <w:noProof/>
          <w:kern w:val="2"/>
          <w:sz w:val="21"/>
          <w:szCs w:val="22"/>
          <w:lang w:val="en-US" w:eastAsia="zh-CN"/>
        </w:rPr>
      </w:pPr>
      <w:r>
        <w:rPr>
          <w:noProof/>
        </w:rPr>
        <w:t>5.4.1.2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_Toc136288132 \h </w:instrText>
      </w:r>
      <w:r>
        <w:rPr>
          <w:noProof/>
        </w:rPr>
      </w:r>
      <w:r>
        <w:rPr>
          <w:noProof/>
        </w:rPr>
        <w:fldChar w:fldCharType="separate"/>
      </w:r>
      <w:r>
        <w:rPr>
          <w:noProof/>
        </w:rPr>
        <w:t>22</w:t>
      </w:r>
      <w:r>
        <w:rPr>
          <w:noProof/>
        </w:rPr>
        <w:fldChar w:fldCharType="end"/>
      </w:r>
    </w:p>
    <w:p w14:paraId="23E08958" w14:textId="77777777" w:rsidR="00305326" w:rsidRDefault="00305326">
      <w:pPr>
        <w:pStyle w:val="42"/>
        <w:rPr>
          <w:rFonts w:asciiTheme="minorHAnsi" w:hAnsiTheme="minorHAnsi" w:cstheme="minorBidi"/>
          <w:noProof/>
          <w:kern w:val="2"/>
          <w:sz w:val="21"/>
          <w:szCs w:val="22"/>
          <w:lang w:val="en-US" w:eastAsia="zh-CN"/>
        </w:rPr>
      </w:pPr>
      <w:r>
        <w:rPr>
          <w:noProof/>
        </w:rPr>
        <w:t>5.4.1.3</w:t>
      </w:r>
      <w:r>
        <w:rPr>
          <w:rFonts w:asciiTheme="minorHAnsi" w:hAnsiTheme="minorHAnsi" w:cstheme="minorBidi"/>
          <w:noProof/>
          <w:kern w:val="2"/>
          <w:sz w:val="21"/>
          <w:szCs w:val="22"/>
          <w:lang w:val="en-US" w:eastAsia="zh-CN"/>
        </w:rPr>
        <w:tab/>
      </w:r>
      <w:r>
        <w:rPr>
          <w:noProof/>
        </w:rPr>
        <w:t>∆T</w:t>
      </w:r>
      <w:r w:rsidRPr="00BA6DE6">
        <w:rPr>
          <w:noProof/>
          <w:vertAlign w:val="subscript"/>
        </w:rPr>
        <w:t>IB,c</w:t>
      </w:r>
      <w:r>
        <w:rPr>
          <w:noProof/>
        </w:rPr>
        <w:t xml:space="preserve"> and ∆R</w:t>
      </w:r>
      <w:r w:rsidRPr="00BA6DE6">
        <w:rPr>
          <w:noProof/>
          <w:vertAlign w:val="subscript"/>
        </w:rPr>
        <w:t>IB,c</w:t>
      </w:r>
      <w:r>
        <w:rPr>
          <w:noProof/>
        </w:rPr>
        <w:t xml:space="preserve"> values</w:t>
      </w:r>
      <w:r>
        <w:rPr>
          <w:noProof/>
        </w:rPr>
        <w:tab/>
      </w:r>
      <w:r>
        <w:rPr>
          <w:noProof/>
        </w:rPr>
        <w:fldChar w:fldCharType="begin"/>
      </w:r>
      <w:r>
        <w:rPr>
          <w:noProof/>
        </w:rPr>
        <w:instrText xml:space="preserve"> PAGEREF _Toc136288133 \h </w:instrText>
      </w:r>
      <w:r>
        <w:rPr>
          <w:noProof/>
        </w:rPr>
      </w:r>
      <w:r>
        <w:rPr>
          <w:noProof/>
        </w:rPr>
        <w:fldChar w:fldCharType="separate"/>
      </w:r>
      <w:r>
        <w:rPr>
          <w:noProof/>
        </w:rPr>
        <w:t>22</w:t>
      </w:r>
      <w:r>
        <w:rPr>
          <w:noProof/>
        </w:rPr>
        <w:fldChar w:fldCharType="end"/>
      </w:r>
    </w:p>
    <w:p w14:paraId="7801B6C1" w14:textId="77777777" w:rsidR="00305326" w:rsidRDefault="00305326">
      <w:pPr>
        <w:pStyle w:val="33"/>
        <w:rPr>
          <w:rFonts w:asciiTheme="minorHAnsi" w:hAnsiTheme="minorHAnsi" w:cstheme="minorBidi"/>
          <w:noProof/>
          <w:kern w:val="2"/>
          <w:sz w:val="21"/>
          <w:szCs w:val="22"/>
          <w:lang w:val="en-US" w:eastAsia="zh-CN"/>
        </w:rPr>
      </w:pPr>
      <w:r>
        <w:rPr>
          <w:noProof/>
        </w:rPr>
        <w:t>5.4.2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_Toc136288134 \h </w:instrText>
      </w:r>
      <w:r>
        <w:rPr>
          <w:noProof/>
        </w:rPr>
      </w:r>
      <w:r>
        <w:rPr>
          <w:noProof/>
        </w:rPr>
        <w:fldChar w:fldCharType="separate"/>
      </w:r>
      <w:r>
        <w:rPr>
          <w:noProof/>
        </w:rPr>
        <w:t>22</w:t>
      </w:r>
      <w:r>
        <w:rPr>
          <w:noProof/>
        </w:rPr>
        <w:fldChar w:fldCharType="end"/>
      </w:r>
    </w:p>
    <w:p w14:paraId="74CCF662" w14:textId="77777777" w:rsidR="00305326" w:rsidRDefault="00305326">
      <w:pPr>
        <w:pStyle w:val="42"/>
        <w:rPr>
          <w:rFonts w:asciiTheme="minorHAnsi" w:hAnsiTheme="minorHAnsi" w:cstheme="minorBidi"/>
          <w:noProof/>
          <w:kern w:val="2"/>
          <w:sz w:val="21"/>
          <w:szCs w:val="22"/>
          <w:lang w:val="en-US" w:eastAsia="zh-CN"/>
        </w:rPr>
      </w:pPr>
      <w:r>
        <w:rPr>
          <w:noProof/>
        </w:rPr>
        <w:t>5.4.2.1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_Toc136288135 \h </w:instrText>
      </w:r>
      <w:r>
        <w:rPr>
          <w:noProof/>
        </w:rPr>
      </w:r>
      <w:r>
        <w:rPr>
          <w:noProof/>
        </w:rPr>
        <w:fldChar w:fldCharType="separate"/>
      </w:r>
      <w:r>
        <w:rPr>
          <w:noProof/>
        </w:rPr>
        <w:t>22</w:t>
      </w:r>
      <w:r>
        <w:rPr>
          <w:noProof/>
        </w:rPr>
        <w:fldChar w:fldCharType="end"/>
      </w:r>
    </w:p>
    <w:p w14:paraId="7614F992" w14:textId="77777777" w:rsidR="00305326" w:rsidRDefault="00305326">
      <w:pPr>
        <w:pStyle w:val="42"/>
        <w:rPr>
          <w:rFonts w:asciiTheme="minorHAnsi" w:hAnsiTheme="minorHAnsi" w:cstheme="minorBidi"/>
          <w:noProof/>
          <w:kern w:val="2"/>
          <w:sz w:val="21"/>
          <w:szCs w:val="22"/>
          <w:lang w:val="en-US" w:eastAsia="zh-CN"/>
        </w:rPr>
      </w:pPr>
      <w:r>
        <w:rPr>
          <w:noProof/>
        </w:rPr>
        <w:t>5.4.2.2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_Toc136288136 \h </w:instrText>
      </w:r>
      <w:r>
        <w:rPr>
          <w:noProof/>
        </w:rPr>
      </w:r>
      <w:r>
        <w:rPr>
          <w:noProof/>
        </w:rPr>
        <w:fldChar w:fldCharType="separate"/>
      </w:r>
      <w:r>
        <w:rPr>
          <w:noProof/>
        </w:rPr>
        <w:t>22</w:t>
      </w:r>
      <w:r>
        <w:rPr>
          <w:noProof/>
        </w:rPr>
        <w:fldChar w:fldCharType="end"/>
      </w:r>
    </w:p>
    <w:p w14:paraId="1DB74C81" w14:textId="77777777" w:rsidR="00305326" w:rsidRDefault="00305326">
      <w:pPr>
        <w:pStyle w:val="22"/>
        <w:rPr>
          <w:rFonts w:asciiTheme="minorHAnsi" w:hAnsiTheme="minorHAnsi" w:cstheme="minorBidi"/>
          <w:noProof/>
          <w:kern w:val="2"/>
          <w:sz w:val="21"/>
          <w:szCs w:val="22"/>
          <w:lang w:val="en-US" w:eastAsia="zh-CN"/>
        </w:rPr>
      </w:pPr>
      <w:r>
        <w:rPr>
          <w:noProof/>
        </w:rPr>
        <w:t>5.5</w:t>
      </w:r>
      <w:r>
        <w:rPr>
          <w:rFonts w:asciiTheme="minorHAnsi" w:hAnsiTheme="minorHAnsi" w:cstheme="minorBidi"/>
          <w:noProof/>
          <w:kern w:val="2"/>
          <w:sz w:val="21"/>
          <w:szCs w:val="22"/>
          <w:lang w:val="en-US" w:eastAsia="zh-CN"/>
        </w:rPr>
        <w:tab/>
      </w:r>
      <w:r>
        <w:rPr>
          <w:noProof/>
        </w:rPr>
        <w:t>CA_n1-n3-n26</w:t>
      </w:r>
      <w:r>
        <w:rPr>
          <w:noProof/>
        </w:rPr>
        <w:tab/>
      </w:r>
      <w:r>
        <w:rPr>
          <w:noProof/>
        </w:rPr>
        <w:fldChar w:fldCharType="begin"/>
      </w:r>
      <w:r>
        <w:rPr>
          <w:noProof/>
        </w:rPr>
        <w:instrText xml:space="preserve"> PAGEREF _Toc136288137 \h </w:instrText>
      </w:r>
      <w:r>
        <w:rPr>
          <w:noProof/>
        </w:rPr>
      </w:r>
      <w:r>
        <w:rPr>
          <w:noProof/>
        </w:rPr>
        <w:fldChar w:fldCharType="separate"/>
      </w:r>
      <w:r>
        <w:rPr>
          <w:noProof/>
        </w:rPr>
        <w:t>22</w:t>
      </w:r>
      <w:r>
        <w:rPr>
          <w:noProof/>
        </w:rPr>
        <w:fldChar w:fldCharType="end"/>
      </w:r>
    </w:p>
    <w:p w14:paraId="1BFEAB16" w14:textId="77777777" w:rsidR="00305326" w:rsidRDefault="00305326">
      <w:pPr>
        <w:pStyle w:val="33"/>
        <w:rPr>
          <w:rFonts w:asciiTheme="minorHAnsi" w:hAnsiTheme="minorHAnsi" w:cstheme="minorBidi"/>
          <w:noProof/>
          <w:kern w:val="2"/>
          <w:sz w:val="21"/>
          <w:szCs w:val="22"/>
          <w:lang w:val="en-US" w:eastAsia="zh-CN"/>
        </w:rPr>
      </w:pPr>
      <w:r>
        <w:rPr>
          <w:noProof/>
        </w:rPr>
        <w:t>5.5.1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_Toc136288138 \h </w:instrText>
      </w:r>
      <w:r>
        <w:rPr>
          <w:noProof/>
        </w:rPr>
      </w:r>
      <w:r>
        <w:rPr>
          <w:noProof/>
        </w:rPr>
        <w:fldChar w:fldCharType="separate"/>
      </w:r>
      <w:r>
        <w:rPr>
          <w:noProof/>
        </w:rPr>
        <w:t>22</w:t>
      </w:r>
      <w:r>
        <w:rPr>
          <w:noProof/>
        </w:rPr>
        <w:fldChar w:fldCharType="end"/>
      </w:r>
    </w:p>
    <w:p w14:paraId="13F623A4" w14:textId="77777777" w:rsidR="00305326" w:rsidRDefault="00305326">
      <w:pPr>
        <w:pStyle w:val="42"/>
        <w:rPr>
          <w:rFonts w:asciiTheme="minorHAnsi" w:hAnsiTheme="minorHAnsi" w:cstheme="minorBidi"/>
          <w:noProof/>
          <w:kern w:val="2"/>
          <w:sz w:val="21"/>
          <w:szCs w:val="22"/>
          <w:lang w:val="en-US" w:eastAsia="zh-CN"/>
        </w:rPr>
      </w:pPr>
      <w:r>
        <w:rPr>
          <w:noProof/>
        </w:rPr>
        <w:t>5.5.1.1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_Toc136288139 \h </w:instrText>
      </w:r>
      <w:r>
        <w:rPr>
          <w:noProof/>
        </w:rPr>
      </w:r>
      <w:r>
        <w:rPr>
          <w:noProof/>
        </w:rPr>
        <w:fldChar w:fldCharType="separate"/>
      </w:r>
      <w:r>
        <w:rPr>
          <w:noProof/>
        </w:rPr>
        <w:t>22</w:t>
      </w:r>
      <w:r>
        <w:rPr>
          <w:noProof/>
        </w:rPr>
        <w:fldChar w:fldCharType="end"/>
      </w:r>
    </w:p>
    <w:p w14:paraId="64C20A57" w14:textId="77777777" w:rsidR="00305326" w:rsidRDefault="00305326">
      <w:pPr>
        <w:pStyle w:val="42"/>
        <w:rPr>
          <w:rFonts w:asciiTheme="minorHAnsi" w:hAnsiTheme="minorHAnsi" w:cstheme="minorBidi"/>
          <w:noProof/>
          <w:kern w:val="2"/>
          <w:sz w:val="21"/>
          <w:szCs w:val="22"/>
          <w:lang w:val="en-US" w:eastAsia="zh-CN"/>
        </w:rPr>
      </w:pPr>
      <w:r>
        <w:rPr>
          <w:noProof/>
        </w:rPr>
        <w:t>5.5.1.2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_Toc136288140 \h </w:instrText>
      </w:r>
      <w:r>
        <w:rPr>
          <w:noProof/>
        </w:rPr>
      </w:r>
      <w:r>
        <w:rPr>
          <w:noProof/>
        </w:rPr>
        <w:fldChar w:fldCharType="separate"/>
      </w:r>
      <w:r>
        <w:rPr>
          <w:noProof/>
        </w:rPr>
        <w:t>23</w:t>
      </w:r>
      <w:r>
        <w:rPr>
          <w:noProof/>
        </w:rPr>
        <w:fldChar w:fldCharType="end"/>
      </w:r>
    </w:p>
    <w:p w14:paraId="03139B8D" w14:textId="77777777" w:rsidR="00305326" w:rsidRDefault="00305326">
      <w:pPr>
        <w:pStyle w:val="42"/>
        <w:rPr>
          <w:rFonts w:asciiTheme="minorHAnsi" w:hAnsiTheme="minorHAnsi" w:cstheme="minorBidi"/>
          <w:noProof/>
          <w:kern w:val="2"/>
          <w:sz w:val="21"/>
          <w:szCs w:val="22"/>
          <w:lang w:val="en-US" w:eastAsia="zh-CN"/>
        </w:rPr>
      </w:pPr>
      <w:r>
        <w:rPr>
          <w:noProof/>
        </w:rPr>
        <w:t>5.5.1.3</w:t>
      </w:r>
      <w:r>
        <w:rPr>
          <w:rFonts w:asciiTheme="minorHAnsi" w:hAnsiTheme="minorHAnsi" w:cstheme="minorBidi"/>
          <w:noProof/>
          <w:kern w:val="2"/>
          <w:sz w:val="21"/>
          <w:szCs w:val="22"/>
          <w:lang w:val="en-US" w:eastAsia="zh-CN"/>
        </w:rPr>
        <w:tab/>
      </w:r>
      <w:r>
        <w:rPr>
          <w:noProof/>
        </w:rPr>
        <w:t>∆T</w:t>
      </w:r>
      <w:r w:rsidRPr="00BA6DE6">
        <w:rPr>
          <w:noProof/>
          <w:vertAlign w:val="subscript"/>
        </w:rPr>
        <w:t>IB,c</w:t>
      </w:r>
      <w:r>
        <w:rPr>
          <w:noProof/>
        </w:rPr>
        <w:t xml:space="preserve"> and ∆R</w:t>
      </w:r>
      <w:r w:rsidRPr="00BA6DE6">
        <w:rPr>
          <w:noProof/>
          <w:vertAlign w:val="subscript"/>
        </w:rPr>
        <w:t>IB,c</w:t>
      </w:r>
      <w:r>
        <w:rPr>
          <w:noProof/>
        </w:rPr>
        <w:t xml:space="preserve"> values</w:t>
      </w:r>
      <w:r>
        <w:rPr>
          <w:noProof/>
        </w:rPr>
        <w:tab/>
      </w:r>
      <w:r>
        <w:rPr>
          <w:noProof/>
        </w:rPr>
        <w:fldChar w:fldCharType="begin"/>
      </w:r>
      <w:r>
        <w:rPr>
          <w:noProof/>
        </w:rPr>
        <w:instrText xml:space="preserve"> PAGEREF _Toc136288141 \h </w:instrText>
      </w:r>
      <w:r>
        <w:rPr>
          <w:noProof/>
        </w:rPr>
      </w:r>
      <w:r>
        <w:rPr>
          <w:noProof/>
        </w:rPr>
        <w:fldChar w:fldCharType="separate"/>
      </w:r>
      <w:r>
        <w:rPr>
          <w:noProof/>
        </w:rPr>
        <w:t>23</w:t>
      </w:r>
      <w:r>
        <w:rPr>
          <w:noProof/>
        </w:rPr>
        <w:fldChar w:fldCharType="end"/>
      </w:r>
    </w:p>
    <w:p w14:paraId="224331F0" w14:textId="77777777" w:rsidR="00305326" w:rsidRDefault="00305326">
      <w:pPr>
        <w:pStyle w:val="33"/>
        <w:rPr>
          <w:rFonts w:asciiTheme="minorHAnsi" w:hAnsiTheme="minorHAnsi" w:cstheme="minorBidi"/>
          <w:noProof/>
          <w:kern w:val="2"/>
          <w:sz w:val="21"/>
          <w:szCs w:val="22"/>
          <w:lang w:val="en-US" w:eastAsia="zh-CN"/>
        </w:rPr>
      </w:pPr>
      <w:r>
        <w:rPr>
          <w:noProof/>
        </w:rPr>
        <w:t>5.5.2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_Toc136288142 \h </w:instrText>
      </w:r>
      <w:r>
        <w:rPr>
          <w:noProof/>
        </w:rPr>
      </w:r>
      <w:r>
        <w:rPr>
          <w:noProof/>
        </w:rPr>
        <w:fldChar w:fldCharType="separate"/>
      </w:r>
      <w:r>
        <w:rPr>
          <w:noProof/>
        </w:rPr>
        <w:t>23</w:t>
      </w:r>
      <w:r>
        <w:rPr>
          <w:noProof/>
        </w:rPr>
        <w:fldChar w:fldCharType="end"/>
      </w:r>
    </w:p>
    <w:p w14:paraId="06DF8322" w14:textId="77777777" w:rsidR="00305326" w:rsidRDefault="00305326">
      <w:pPr>
        <w:pStyle w:val="42"/>
        <w:rPr>
          <w:rFonts w:asciiTheme="minorHAnsi" w:hAnsiTheme="minorHAnsi" w:cstheme="minorBidi"/>
          <w:noProof/>
          <w:kern w:val="2"/>
          <w:sz w:val="21"/>
          <w:szCs w:val="22"/>
          <w:lang w:val="en-US" w:eastAsia="zh-CN"/>
        </w:rPr>
      </w:pPr>
      <w:r>
        <w:rPr>
          <w:noProof/>
        </w:rPr>
        <w:t>5.5.2.1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_Toc136288143 \h </w:instrText>
      </w:r>
      <w:r>
        <w:rPr>
          <w:noProof/>
        </w:rPr>
      </w:r>
      <w:r>
        <w:rPr>
          <w:noProof/>
        </w:rPr>
        <w:fldChar w:fldCharType="separate"/>
      </w:r>
      <w:r>
        <w:rPr>
          <w:noProof/>
        </w:rPr>
        <w:t>23</w:t>
      </w:r>
      <w:r>
        <w:rPr>
          <w:noProof/>
        </w:rPr>
        <w:fldChar w:fldCharType="end"/>
      </w:r>
    </w:p>
    <w:p w14:paraId="47B669A5" w14:textId="77777777" w:rsidR="00305326" w:rsidRDefault="00305326">
      <w:pPr>
        <w:pStyle w:val="42"/>
        <w:rPr>
          <w:rFonts w:asciiTheme="minorHAnsi" w:hAnsiTheme="minorHAnsi" w:cstheme="minorBidi"/>
          <w:noProof/>
          <w:kern w:val="2"/>
          <w:sz w:val="21"/>
          <w:szCs w:val="22"/>
          <w:lang w:val="en-US" w:eastAsia="zh-CN"/>
        </w:rPr>
      </w:pPr>
      <w:r>
        <w:rPr>
          <w:noProof/>
        </w:rPr>
        <w:t>5.5.2.2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_Toc136288144 \h </w:instrText>
      </w:r>
      <w:r>
        <w:rPr>
          <w:noProof/>
        </w:rPr>
      </w:r>
      <w:r>
        <w:rPr>
          <w:noProof/>
        </w:rPr>
        <w:fldChar w:fldCharType="separate"/>
      </w:r>
      <w:r>
        <w:rPr>
          <w:noProof/>
        </w:rPr>
        <w:t>23</w:t>
      </w:r>
      <w:r>
        <w:rPr>
          <w:noProof/>
        </w:rPr>
        <w:fldChar w:fldCharType="end"/>
      </w:r>
    </w:p>
    <w:p w14:paraId="3BFFC4EB" w14:textId="77777777" w:rsidR="00305326" w:rsidRDefault="00305326">
      <w:pPr>
        <w:pStyle w:val="22"/>
        <w:rPr>
          <w:rFonts w:asciiTheme="minorHAnsi" w:hAnsiTheme="minorHAnsi" w:cstheme="minorBidi"/>
          <w:noProof/>
          <w:kern w:val="2"/>
          <w:sz w:val="21"/>
          <w:szCs w:val="22"/>
          <w:lang w:val="en-US" w:eastAsia="zh-CN"/>
        </w:rPr>
      </w:pPr>
      <w:r>
        <w:rPr>
          <w:noProof/>
        </w:rPr>
        <w:t>5.6</w:t>
      </w:r>
      <w:r>
        <w:rPr>
          <w:rFonts w:asciiTheme="minorHAnsi" w:hAnsiTheme="minorHAnsi" w:cstheme="minorBidi"/>
          <w:noProof/>
          <w:kern w:val="2"/>
          <w:sz w:val="21"/>
          <w:szCs w:val="22"/>
          <w:lang w:val="en-US" w:eastAsia="zh-CN"/>
        </w:rPr>
        <w:tab/>
      </w:r>
      <w:r>
        <w:rPr>
          <w:noProof/>
        </w:rPr>
        <w:t>CA_n1-n26-n78</w:t>
      </w:r>
      <w:r>
        <w:rPr>
          <w:noProof/>
        </w:rPr>
        <w:tab/>
      </w:r>
      <w:r>
        <w:rPr>
          <w:noProof/>
        </w:rPr>
        <w:fldChar w:fldCharType="begin"/>
      </w:r>
      <w:r>
        <w:rPr>
          <w:noProof/>
        </w:rPr>
        <w:instrText xml:space="preserve"> PAGEREF _Toc136288145 \h </w:instrText>
      </w:r>
      <w:r>
        <w:rPr>
          <w:noProof/>
        </w:rPr>
      </w:r>
      <w:r>
        <w:rPr>
          <w:noProof/>
        </w:rPr>
        <w:fldChar w:fldCharType="separate"/>
      </w:r>
      <w:r>
        <w:rPr>
          <w:noProof/>
        </w:rPr>
        <w:t>23</w:t>
      </w:r>
      <w:r>
        <w:rPr>
          <w:noProof/>
        </w:rPr>
        <w:fldChar w:fldCharType="end"/>
      </w:r>
    </w:p>
    <w:p w14:paraId="5E324D60" w14:textId="77777777" w:rsidR="00305326" w:rsidRDefault="00305326">
      <w:pPr>
        <w:pStyle w:val="33"/>
        <w:rPr>
          <w:rFonts w:asciiTheme="minorHAnsi" w:hAnsiTheme="minorHAnsi" w:cstheme="minorBidi"/>
          <w:noProof/>
          <w:kern w:val="2"/>
          <w:sz w:val="21"/>
          <w:szCs w:val="22"/>
          <w:lang w:val="en-US" w:eastAsia="zh-CN"/>
        </w:rPr>
      </w:pPr>
      <w:r>
        <w:rPr>
          <w:noProof/>
        </w:rPr>
        <w:t>5.6.1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_Toc136288146 \h </w:instrText>
      </w:r>
      <w:r>
        <w:rPr>
          <w:noProof/>
        </w:rPr>
      </w:r>
      <w:r>
        <w:rPr>
          <w:noProof/>
        </w:rPr>
        <w:fldChar w:fldCharType="separate"/>
      </w:r>
      <w:r>
        <w:rPr>
          <w:noProof/>
        </w:rPr>
        <w:t>23</w:t>
      </w:r>
      <w:r>
        <w:rPr>
          <w:noProof/>
        </w:rPr>
        <w:fldChar w:fldCharType="end"/>
      </w:r>
    </w:p>
    <w:p w14:paraId="4ACF4C31" w14:textId="77777777" w:rsidR="00305326" w:rsidRDefault="00305326">
      <w:pPr>
        <w:pStyle w:val="42"/>
        <w:rPr>
          <w:rFonts w:asciiTheme="minorHAnsi" w:hAnsiTheme="minorHAnsi" w:cstheme="minorBidi"/>
          <w:noProof/>
          <w:kern w:val="2"/>
          <w:sz w:val="21"/>
          <w:szCs w:val="22"/>
          <w:lang w:val="en-US" w:eastAsia="zh-CN"/>
        </w:rPr>
      </w:pPr>
      <w:r>
        <w:rPr>
          <w:noProof/>
        </w:rPr>
        <w:lastRenderedPageBreak/>
        <w:t>5.6.1.1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_Toc136288147 \h </w:instrText>
      </w:r>
      <w:r>
        <w:rPr>
          <w:noProof/>
        </w:rPr>
      </w:r>
      <w:r>
        <w:rPr>
          <w:noProof/>
        </w:rPr>
        <w:fldChar w:fldCharType="separate"/>
      </w:r>
      <w:r>
        <w:rPr>
          <w:noProof/>
        </w:rPr>
        <w:t>23</w:t>
      </w:r>
      <w:r>
        <w:rPr>
          <w:noProof/>
        </w:rPr>
        <w:fldChar w:fldCharType="end"/>
      </w:r>
    </w:p>
    <w:p w14:paraId="0DAAD85C" w14:textId="77777777" w:rsidR="00305326" w:rsidRDefault="00305326">
      <w:pPr>
        <w:pStyle w:val="42"/>
        <w:rPr>
          <w:rFonts w:asciiTheme="minorHAnsi" w:hAnsiTheme="minorHAnsi" w:cstheme="minorBidi"/>
          <w:noProof/>
          <w:kern w:val="2"/>
          <w:sz w:val="21"/>
          <w:szCs w:val="22"/>
          <w:lang w:val="en-US" w:eastAsia="zh-CN"/>
        </w:rPr>
      </w:pPr>
      <w:r>
        <w:rPr>
          <w:noProof/>
        </w:rPr>
        <w:t>5.6.1.2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_Toc136288148 \h </w:instrText>
      </w:r>
      <w:r>
        <w:rPr>
          <w:noProof/>
        </w:rPr>
      </w:r>
      <w:r>
        <w:rPr>
          <w:noProof/>
        </w:rPr>
        <w:fldChar w:fldCharType="separate"/>
      </w:r>
      <w:r>
        <w:rPr>
          <w:noProof/>
        </w:rPr>
        <w:t>24</w:t>
      </w:r>
      <w:r>
        <w:rPr>
          <w:noProof/>
        </w:rPr>
        <w:fldChar w:fldCharType="end"/>
      </w:r>
    </w:p>
    <w:p w14:paraId="6E3AEBC1" w14:textId="77777777" w:rsidR="00305326" w:rsidRDefault="00305326">
      <w:pPr>
        <w:pStyle w:val="42"/>
        <w:rPr>
          <w:rFonts w:asciiTheme="minorHAnsi" w:hAnsiTheme="minorHAnsi" w:cstheme="minorBidi"/>
          <w:noProof/>
          <w:kern w:val="2"/>
          <w:sz w:val="21"/>
          <w:szCs w:val="22"/>
          <w:lang w:val="en-US" w:eastAsia="zh-CN"/>
        </w:rPr>
      </w:pPr>
      <w:r>
        <w:rPr>
          <w:noProof/>
        </w:rPr>
        <w:t>5.6.1.3</w:t>
      </w:r>
      <w:r>
        <w:rPr>
          <w:rFonts w:asciiTheme="minorHAnsi" w:hAnsiTheme="minorHAnsi" w:cstheme="minorBidi"/>
          <w:noProof/>
          <w:kern w:val="2"/>
          <w:sz w:val="21"/>
          <w:szCs w:val="22"/>
          <w:lang w:val="en-US" w:eastAsia="zh-CN"/>
        </w:rPr>
        <w:tab/>
      </w:r>
      <w:r>
        <w:rPr>
          <w:noProof/>
        </w:rPr>
        <w:t>∆T</w:t>
      </w:r>
      <w:r w:rsidRPr="00BA6DE6">
        <w:rPr>
          <w:noProof/>
          <w:vertAlign w:val="subscript"/>
        </w:rPr>
        <w:t>IB,c</w:t>
      </w:r>
      <w:r>
        <w:rPr>
          <w:noProof/>
        </w:rPr>
        <w:t xml:space="preserve"> and ∆R</w:t>
      </w:r>
      <w:r w:rsidRPr="00BA6DE6">
        <w:rPr>
          <w:noProof/>
          <w:vertAlign w:val="subscript"/>
        </w:rPr>
        <w:t>IB,c</w:t>
      </w:r>
      <w:r>
        <w:rPr>
          <w:noProof/>
        </w:rPr>
        <w:t xml:space="preserve"> values</w:t>
      </w:r>
      <w:r>
        <w:rPr>
          <w:noProof/>
        </w:rPr>
        <w:tab/>
      </w:r>
      <w:r>
        <w:rPr>
          <w:noProof/>
        </w:rPr>
        <w:fldChar w:fldCharType="begin"/>
      </w:r>
      <w:r>
        <w:rPr>
          <w:noProof/>
        </w:rPr>
        <w:instrText xml:space="preserve"> PAGEREF _Toc136288149 \h </w:instrText>
      </w:r>
      <w:r>
        <w:rPr>
          <w:noProof/>
        </w:rPr>
      </w:r>
      <w:r>
        <w:rPr>
          <w:noProof/>
        </w:rPr>
        <w:fldChar w:fldCharType="separate"/>
      </w:r>
      <w:r>
        <w:rPr>
          <w:noProof/>
        </w:rPr>
        <w:t>24</w:t>
      </w:r>
      <w:r>
        <w:rPr>
          <w:noProof/>
        </w:rPr>
        <w:fldChar w:fldCharType="end"/>
      </w:r>
    </w:p>
    <w:p w14:paraId="65733D01" w14:textId="77777777" w:rsidR="00305326" w:rsidRDefault="00305326">
      <w:pPr>
        <w:pStyle w:val="33"/>
        <w:rPr>
          <w:rFonts w:asciiTheme="minorHAnsi" w:hAnsiTheme="minorHAnsi" w:cstheme="minorBidi"/>
          <w:noProof/>
          <w:kern w:val="2"/>
          <w:sz w:val="21"/>
          <w:szCs w:val="22"/>
          <w:lang w:val="en-US" w:eastAsia="zh-CN"/>
        </w:rPr>
      </w:pPr>
      <w:r>
        <w:rPr>
          <w:noProof/>
        </w:rPr>
        <w:t>5.6.2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_Toc136288150 \h </w:instrText>
      </w:r>
      <w:r>
        <w:rPr>
          <w:noProof/>
        </w:rPr>
      </w:r>
      <w:r>
        <w:rPr>
          <w:noProof/>
        </w:rPr>
        <w:fldChar w:fldCharType="separate"/>
      </w:r>
      <w:r>
        <w:rPr>
          <w:noProof/>
        </w:rPr>
        <w:t>24</w:t>
      </w:r>
      <w:r>
        <w:rPr>
          <w:noProof/>
        </w:rPr>
        <w:fldChar w:fldCharType="end"/>
      </w:r>
    </w:p>
    <w:p w14:paraId="10F82CCD" w14:textId="77777777" w:rsidR="00305326" w:rsidRDefault="00305326">
      <w:pPr>
        <w:pStyle w:val="42"/>
        <w:rPr>
          <w:rFonts w:asciiTheme="minorHAnsi" w:hAnsiTheme="minorHAnsi" w:cstheme="minorBidi"/>
          <w:noProof/>
          <w:kern w:val="2"/>
          <w:sz w:val="21"/>
          <w:szCs w:val="22"/>
          <w:lang w:val="en-US" w:eastAsia="zh-CN"/>
        </w:rPr>
      </w:pPr>
      <w:r>
        <w:rPr>
          <w:noProof/>
        </w:rPr>
        <w:t>5.6.2.1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_Toc136288151 \h </w:instrText>
      </w:r>
      <w:r>
        <w:rPr>
          <w:noProof/>
        </w:rPr>
      </w:r>
      <w:r>
        <w:rPr>
          <w:noProof/>
        </w:rPr>
        <w:fldChar w:fldCharType="separate"/>
      </w:r>
      <w:r>
        <w:rPr>
          <w:noProof/>
        </w:rPr>
        <w:t>24</w:t>
      </w:r>
      <w:r>
        <w:rPr>
          <w:noProof/>
        </w:rPr>
        <w:fldChar w:fldCharType="end"/>
      </w:r>
    </w:p>
    <w:p w14:paraId="1BDB7B5B" w14:textId="77777777" w:rsidR="00305326" w:rsidRDefault="00305326">
      <w:pPr>
        <w:pStyle w:val="42"/>
        <w:rPr>
          <w:rFonts w:asciiTheme="minorHAnsi" w:hAnsiTheme="minorHAnsi" w:cstheme="minorBidi"/>
          <w:noProof/>
          <w:kern w:val="2"/>
          <w:sz w:val="21"/>
          <w:szCs w:val="22"/>
          <w:lang w:val="en-US" w:eastAsia="zh-CN"/>
        </w:rPr>
      </w:pPr>
      <w:r>
        <w:rPr>
          <w:noProof/>
        </w:rPr>
        <w:t>5.6.2.2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_Toc136288152 \h </w:instrText>
      </w:r>
      <w:r>
        <w:rPr>
          <w:noProof/>
        </w:rPr>
      </w:r>
      <w:r>
        <w:rPr>
          <w:noProof/>
        </w:rPr>
        <w:fldChar w:fldCharType="separate"/>
      </w:r>
      <w:r>
        <w:rPr>
          <w:noProof/>
        </w:rPr>
        <w:t>24</w:t>
      </w:r>
      <w:r>
        <w:rPr>
          <w:noProof/>
        </w:rPr>
        <w:fldChar w:fldCharType="end"/>
      </w:r>
    </w:p>
    <w:p w14:paraId="4E182574" w14:textId="77777777" w:rsidR="00305326" w:rsidRDefault="00305326">
      <w:pPr>
        <w:pStyle w:val="22"/>
        <w:rPr>
          <w:rFonts w:asciiTheme="minorHAnsi" w:hAnsiTheme="minorHAnsi" w:cstheme="minorBidi"/>
          <w:noProof/>
          <w:kern w:val="2"/>
          <w:sz w:val="21"/>
          <w:szCs w:val="22"/>
          <w:lang w:val="en-US" w:eastAsia="zh-CN"/>
        </w:rPr>
      </w:pPr>
      <w:r>
        <w:rPr>
          <w:noProof/>
        </w:rPr>
        <w:t>5.7</w:t>
      </w:r>
      <w:r>
        <w:rPr>
          <w:rFonts w:asciiTheme="minorHAnsi" w:hAnsiTheme="minorHAnsi" w:cstheme="minorBidi"/>
          <w:noProof/>
          <w:kern w:val="2"/>
          <w:sz w:val="21"/>
          <w:szCs w:val="22"/>
          <w:lang w:val="en-US" w:eastAsia="zh-CN"/>
        </w:rPr>
        <w:tab/>
      </w:r>
      <w:r>
        <w:rPr>
          <w:noProof/>
        </w:rPr>
        <w:t>CA_n3-n26-n78</w:t>
      </w:r>
      <w:r>
        <w:rPr>
          <w:noProof/>
        </w:rPr>
        <w:tab/>
      </w:r>
      <w:r>
        <w:rPr>
          <w:noProof/>
        </w:rPr>
        <w:fldChar w:fldCharType="begin"/>
      </w:r>
      <w:r>
        <w:rPr>
          <w:noProof/>
        </w:rPr>
        <w:instrText xml:space="preserve"> PAGEREF _Toc136288153 \h </w:instrText>
      </w:r>
      <w:r>
        <w:rPr>
          <w:noProof/>
        </w:rPr>
      </w:r>
      <w:r>
        <w:rPr>
          <w:noProof/>
        </w:rPr>
        <w:fldChar w:fldCharType="separate"/>
      </w:r>
      <w:r>
        <w:rPr>
          <w:noProof/>
        </w:rPr>
        <w:t>25</w:t>
      </w:r>
      <w:r>
        <w:rPr>
          <w:noProof/>
        </w:rPr>
        <w:fldChar w:fldCharType="end"/>
      </w:r>
    </w:p>
    <w:p w14:paraId="0F61B35A" w14:textId="77777777" w:rsidR="00305326" w:rsidRDefault="00305326">
      <w:pPr>
        <w:pStyle w:val="33"/>
        <w:rPr>
          <w:rFonts w:asciiTheme="minorHAnsi" w:hAnsiTheme="minorHAnsi" w:cstheme="minorBidi"/>
          <w:noProof/>
          <w:kern w:val="2"/>
          <w:sz w:val="21"/>
          <w:szCs w:val="22"/>
          <w:lang w:val="en-US" w:eastAsia="zh-CN"/>
        </w:rPr>
      </w:pPr>
      <w:r>
        <w:rPr>
          <w:noProof/>
        </w:rPr>
        <w:t>5.7.1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_Toc136288154 \h </w:instrText>
      </w:r>
      <w:r>
        <w:rPr>
          <w:noProof/>
        </w:rPr>
      </w:r>
      <w:r>
        <w:rPr>
          <w:noProof/>
        </w:rPr>
        <w:fldChar w:fldCharType="separate"/>
      </w:r>
      <w:r>
        <w:rPr>
          <w:noProof/>
        </w:rPr>
        <w:t>25</w:t>
      </w:r>
      <w:r>
        <w:rPr>
          <w:noProof/>
        </w:rPr>
        <w:fldChar w:fldCharType="end"/>
      </w:r>
    </w:p>
    <w:p w14:paraId="322A3FDD" w14:textId="77777777" w:rsidR="00305326" w:rsidRDefault="00305326">
      <w:pPr>
        <w:pStyle w:val="42"/>
        <w:rPr>
          <w:rFonts w:asciiTheme="minorHAnsi" w:hAnsiTheme="minorHAnsi" w:cstheme="minorBidi"/>
          <w:noProof/>
          <w:kern w:val="2"/>
          <w:sz w:val="21"/>
          <w:szCs w:val="22"/>
          <w:lang w:val="en-US" w:eastAsia="zh-CN"/>
        </w:rPr>
      </w:pPr>
      <w:r>
        <w:rPr>
          <w:noProof/>
        </w:rPr>
        <w:t>5.7.1.1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_Toc136288155 \h </w:instrText>
      </w:r>
      <w:r>
        <w:rPr>
          <w:noProof/>
        </w:rPr>
      </w:r>
      <w:r>
        <w:rPr>
          <w:noProof/>
        </w:rPr>
        <w:fldChar w:fldCharType="separate"/>
      </w:r>
      <w:r>
        <w:rPr>
          <w:noProof/>
        </w:rPr>
        <w:t>25</w:t>
      </w:r>
      <w:r>
        <w:rPr>
          <w:noProof/>
        </w:rPr>
        <w:fldChar w:fldCharType="end"/>
      </w:r>
    </w:p>
    <w:p w14:paraId="19E0D5A8" w14:textId="77777777" w:rsidR="00305326" w:rsidRDefault="00305326">
      <w:pPr>
        <w:pStyle w:val="42"/>
        <w:rPr>
          <w:rFonts w:asciiTheme="minorHAnsi" w:hAnsiTheme="minorHAnsi" w:cstheme="minorBidi"/>
          <w:noProof/>
          <w:kern w:val="2"/>
          <w:sz w:val="21"/>
          <w:szCs w:val="22"/>
          <w:lang w:val="en-US" w:eastAsia="zh-CN"/>
        </w:rPr>
      </w:pPr>
      <w:r>
        <w:rPr>
          <w:noProof/>
        </w:rPr>
        <w:t>5.7.1.2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_Toc136288156 \h </w:instrText>
      </w:r>
      <w:r>
        <w:rPr>
          <w:noProof/>
        </w:rPr>
      </w:r>
      <w:r>
        <w:rPr>
          <w:noProof/>
        </w:rPr>
        <w:fldChar w:fldCharType="separate"/>
      </w:r>
      <w:r>
        <w:rPr>
          <w:noProof/>
        </w:rPr>
        <w:t>25</w:t>
      </w:r>
      <w:r>
        <w:rPr>
          <w:noProof/>
        </w:rPr>
        <w:fldChar w:fldCharType="end"/>
      </w:r>
    </w:p>
    <w:p w14:paraId="617155BC" w14:textId="77777777" w:rsidR="00305326" w:rsidRDefault="00305326">
      <w:pPr>
        <w:pStyle w:val="42"/>
        <w:rPr>
          <w:rFonts w:asciiTheme="minorHAnsi" w:hAnsiTheme="minorHAnsi" w:cstheme="minorBidi"/>
          <w:noProof/>
          <w:kern w:val="2"/>
          <w:sz w:val="21"/>
          <w:szCs w:val="22"/>
          <w:lang w:val="en-US" w:eastAsia="zh-CN"/>
        </w:rPr>
      </w:pPr>
      <w:r>
        <w:rPr>
          <w:noProof/>
        </w:rPr>
        <w:t>5.7.1.3</w:t>
      </w:r>
      <w:r>
        <w:rPr>
          <w:rFonts w:asciiTheme="minorHAnsi" w:hAnsiTheme="minorHAnsi" w:cstheme="minorBidi"/>
          <w:noProof/>
          <w:kern w:val="2"/>
          <w:sz w:val="21"/>
          <w:szCs w:val="22"/>
          <w:lang w:val="en-US" w:eastAsia="zh-CN"/>
        </w:rPr>
        <w:tab/>
      </w:r>
      <w:r>
        <w:rPr>
          <w:noProof/>
        </w:rPr>
        <w:t>∆T</w:t>
      </w:r>
      <w:r w:rsidRPr="00BA6DE6">
        <w:rPr>
          <w:noProof/>
          <w:vertAlign w:val="subscript"/>
        </w:rPr>
        <w:t>IB,c</w:t>
      </w:r>
      <w:r>
        <w:rPr>
          <w:noProof/>
        </w:rPr>
        <w:t xml:space="preserve"> and ∆R</w:t>
      </w:r>
      <w:r w:rsidRPr="00BA6DE6">
        <w:rPr>
          <w:noProof/>
          <w:vertAlign w:val="subscript"/>
        </w:rPr>
        <w:t>IB,c</w:t>
      </w:r>
      <w:r>
        <w:rPr>
          <w:noProof/>
        </w:rPr>
        <w:t xml:space="preserve"> values</w:t>
      </w:r>
      <w:r>
        <w:rPr>
          <w:noProof/>
        </w:rPr>
        <w:tab/>
      </w:r>
      <w:r>
        <w:rPr>
          <w:noProof/>
        </w:rPr>
        <w:fldChar w:fldCharType="begin"/>
      </w:r>
      <w:r>
        <w:rPr>
          <w:noProof/>
        </w:rPr>
        <w:instrText xml:space="preserve"> PAGEREF _Toc136288157 \h </w:instrText>
      </w:r>
      <w:r>
        <w:rPr>
          <w:noProof/>
        </w:rPr>
      </w:r>
      <w:r>
        <w:rPr>
          <w:noProof/>
        </w:rPr>
        <w:fldChar w:fldCharType="separate"/>
      </w:r>
      <w:r>
        <w:rPr>
          <w:noProof/>
        </w:rPr>
        <w:t>25</w:t>
      </w:r>
      <w:r>
        <w:rPr>
          <w:noProof/>
        </w:rPr>
        <w:fldChar w:fldCharType="end"/>
      </w:r>
    </w:p>
    <w:p w14:paraId="53F306FB" w14:textId="77777777" w:rsidR="00305326" w:rsidRDefault="00305326">
      <w:pPr>
        <w:pStyle w:val="33"/>
        <w:rPr>
          <w:rFonts w:asciiTheme="minorHAnsi" w:hAnsiTheme="minorHAnsi" w:cstheme="minorBidi"/>
          <w:noProof/>
          <w:kern w:val="2"/>
          <w:sz w:val="21"/>
          <w:szCs w:val="22"/>
          <w:lang w:val="en-US" w:eastAsia="zh-CN"/>
        </w:rPr>
      </w:pPr>
      <w:r>
        <w:rPr>
          <w:noProof/>
        </w:rPr>
        <w:t>5.7.2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_Toc136288158 \h </w:instrText>
      </w:r>
      <w:r>
        <w:rPr>
          <w:noProof/>
        </w:rPr>
      </w:r>
      <w:r>
        <w:rPr>
          <w:noProof/>
        </w:rPr>
        <w:fldChar w:fldCharType="separate"/>
      </w:r>
      <w:r>
        <w:rPr>
          <w:noProof/>
        </w:rPr>
        <w:t>26</w:t>
      </w:r>
      <w:r>
        <w:rPr>
          <w:noProof/>
        </w:rPr>
        <w:fldChar w:fldCharType="end"/>
      </w:r>
    </w:p>
    <w:p w14:paraId="2D5FA46D" w14:textId="77777777" w:rsidR="00305326" w:rsidRDefault="00305326">
      <w:pPr>
        <w:pStyle w:val="42"/>
        <w:rPr>
          <w:rFonts w:asciiTheme="minorHAnsi" w:hAnsiTheme="minorHAnsi" w:cstheme="minorBidi"/>
          <w:noProof/>
          <w:kern w:val="2"/>
          <w:sz w:val="21"/>
          <w:szCs w:val="22"/>
          <w:lang w:val="en-US" w:eastAsia="zh-CN"/>
        </w:rPr>
      </w:pPr>
      <w:r>
        <w:rPr>
          <w:noProof/>
        </w:rPr>
        <w:t>5.7.2.1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_Toc136288159 \h </w:instrText>
      </w:r>
      <w:r>
        <w:rPr>
          <w:noProof/>
        </w:rPr>
      </w:r>
      <w:r>
        <w:rPr>
          <w:noProof/>
        </w:rPr>
        <w:fldChar w:fldCharType="separate"/>
      </w:r>
      <w:r>
        <w:rPr>
          <w:noProof/>
        </w:rPr>
        <w:t>26</w:t>
      </w:r>
      <w:r>
        <w:rPr>
          <w:noProof/>
        </w:rPr>
        <w:fldChar w:fldCharType="end"/>
      </w:r>
    </w:p>
    <w:p w14:paraId="4933A9E3" w14:textId="77777777" w:rsidR="00305326" w:rsidRDefault="00305326">
      <w:pPr>
        <w:pStyle w:val="42"/>
        <w:rPr>
          <w:rFonts w:asciiTheme="minorHAnsi" w:hAnsiTheme="minorHAnsi" w:cstheme="minorBidi"/>
          <w:noProof/>
          <w:kern w:val="2"/>
          <w:sz w:val="21"/>
          <w:szCs w:val="22"/>
          <w:lang w:val="en-US" w:eastAsia="zh-CN"/>
        </w:rPr>
      </w:pPr>
      <w:r>
        <w:rPr>
          <w:noProof/>
        </w:rPr>
        <w:t>5.7.2.2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_Toc136288160 \h </w:instrText>
      </w:r>
      <w:r>
        <w:rPr>
          <w:noProof/>
        </w:rPr>
      </w:r>
      <w:r>
        <w:rPr>
          <w:noProof/>
        </w:rPr>
        <w:fldChar w:fldCharType="separate"/>
      </w:r>
      <w:r>
        <w:rPr>
          <w:noProof/>
        </w:rPr>
        <w:t>26</w:t>
      </w:r>
      <w:r>
        <w:rPr>
          <w:noProof/>
        </w:rPr>
        <w:fldChar w:fldCharType="end"/>
      </w:r>
    </w:p>
    <w:p w14:paraId="5E093D75" w14:textId="77777777" w:rsidR="00305326" w:rsidRDefault="00305326">
      <w:pPr>
        <w:pStyle w:val="22"/>
        <w:rPr>
          <w:rFonts w:asciiTheme="minorHAnsi" w:hAnsiTheme="minorHAnsi" w:cstheme="minorBidi"/>
          <w:noProof/>
          <w:kern w:val="2"/>
          <w:sz w:val="21"/>
          <w:szCs w:val="22"/>
          <w:lang w:val="en-US" w:eastAsia="zh-CN"/>
        </w:rPr>
      </w:pPr>
      <w:r>
        <w:rPr>
          <w:noProof/>
        </w:rPr>
        <w:t>5.8</w:t>
      </w:r>
      <w:r>
        <w:rPr>
          <w:rFonts w:asciiTheme="minorHAnsi" w:hAnsiTheme="minorHAnsi" w:cstheme="minorBidi"/>
          <w:noProof/>
          <w:kern w:val="2"/>
          <w:sz w:val="21"/>
          <w:szCs w:val="22"/>
          <w:lang w:val="en-US" w:eastAsia="zh-CN"/>
        </w:rPr>
        <w:tab/>
      </w:r>
      <w:r>
        <w:rPr>
          <w:noProof/>
        </w:rPr>
        <w:t>CA_n1-n7-n26</w:t>
      </w:r>
      <w:r>
        <w:rPr>
          <w:noProof/>
        </w:rPr>
        <w:tab/>
      </w:r>
      <w:r>
        <w:rPr>
          <w:noProof/>
        </w:rPr>
        <w:fldChar w:fldCharType="begin"/>
      </w:r>
      <w:r>
        <w:rPr>
          <w:noProof/>
        </w:rPr>
        <w:instrText xml:space="preserve"> PAGEREF _Toc136288161 \h </w:instrText>
      </w:r>
      <w:r>
        <w:rPr>
          <w:noProof/>
        </w:rPr>
      </w:r>
      <w:r>
        <w:rPr>
          <w:noProof/>
        </w:rPr>
        <w:fldChar w:fldCharType="separate"/>
      </w:r>
      <w:r>
        <w:rPr>
          <w:noProof/>
        </w:rPr>
        <w:t>26</w:t>
      </w:r>
      <w:r>
        <w:rPr>
          <w:noProof/>
        </w:rPr>
        <w:fldChar w:fldCharType="end"/>
      </w:r>
    </w:p>
    <w:p w14:paraId="2387A319" w14:textId="77777777" w:rsidR="00305326" w:rsidRDefault="00305326">
      <w:pPr>
        <w:pStyle w:val="33"/>
        <w:rPr>
          <w:rFonts w:asciiTheme="minorHAnsi" w:hAnsiTheme="minorHAnsi" w:cstheme="minorBidi"/>
          <w:noProof/>
          <w:kern w:val="2"/>
          <w:sz w:val="21"/>
          <w:szCs w:val="22"/>
          <w:lang w:val="en-US" w:eastAsia="zh-CN"/>
        </w:rPr>
      </w:pPr>
      <w:r>
        <w:rPr>
          <w:noProof/>
        </w:rPr>
        <w:t>5.8.1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_Toc136288162 \h </w:instrText>
      </w:r>
      <w:r>
        <w:rPr>
          <w:noProof/>
        </w:rPr>
      </w:r>
      <w:r>
        <w:rPr>
          <w:noProof/>
        </w:rPr>
        <w:fldChar w:fldCharType="separate"/>
      </w:r>
      <w:r>
        <w:rPr>
          <w:noProof/>
        </w:rPr>
        <w:t>26</w:t>
      </w:r>
      <w:r>
        <w:rPr>
          <w:noProof/>
        </w:rPr>
        <w:fldChar w:fldCharType="end"/>
      </w:r>
    </w:p>
    <w:p w14:paraId="2588B7A5" w14:textId="77777777" w:rsidR="00305326" w:rsidRDefault="00305326">
      <w:pPr>
        <w:pStyle w:val="42"/>
        <w:rPr>
          <w:rFonts w:asciiTheme="minorHAnsi" w:hAnsiTheme="minorHAnsi" w:cstheme="minorBidi"/>
          <w:noProof/>
          <w:kern w:val="2"/>
          <w:sz w:val="21"/>
          <w:szCs w:val="22"/>
          <w:lang w:val="en-US" w:eastAsia="zh-CN"/>
        </w:rPr>
      </w:pPr>
      <w:r>
        <w:rPr>
          <w:noProof/>
        </w:rPr>
        <w:t>5.8.1.1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_Toc136288163 \h </w:instrText>
      </w:r>
      <w:r>
        <w:rPr>
          <w:noProof/>
        </w:rPr>
      </w:r>
      <w:r>
        <w:rPr>
          <w:noProof/>
        </w:rPr>
        <w:fldChar w:fldCharType="separate"/>
      </w:r>
      <w:r>
        <w:rPr>
          <w:noProof/>
        </w:rPr>
        <w:t>26</w:t>
      </w:r>
      <w:r>
        <w:rPr>
          <w:noProof/>
        </w:rPr>
        <w:fldChar w:fldCharType="end"/>
      </w:r>
    </w:p>
    <w:p w14:paraId="08FA0C50" w14:textId="77777777" w:rsidR="00305326" w:rsidRDefault="00305326">
      <w:pPr>
        <w:pStyle w:val="42"/>
        <w:rPr>
          <w:rFonts w:asciiTheme="minorHAnsi" w:hAnsiTheme="minorHAnsi" w:cstheme="minorBidi"/>
          <w:noProof/>
          <w:kern w:val="2"/>
          <w:sz w:val="21"/>
          <w:szCs w:val="22"/>
          <w:lang w:val="en-US" w:eastAsia="zh-CN"/>
        </w:rPr>
      </w:pPr>
      <w:r>
        <w:rPr>
          <w:noProof/>
        </w:rPr>
        <w:t>5.8.1.2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_Toc136288164 \h </w:instrText>
      </w:r>
      <w:r>
        <w:rPr>
          <w:noProof/>
        </w:rPr>
      </w:r>
      <w:r>
        <w:rPr>
          <w:noProof/>
        </w:rPr>
        <w:fldChar w:fldCharType="separate"/>
      </w:r>
      <w:r>
        <w:rPr>
          <w:noProof/>
        </w:rPr>
        <w:t>27</w:t>
      </w:r>
      <w:r>
        <w:rPr>
          <w:noProof/>
        </w:rPr>
        <w:fldChar w:fldCharType="end"/>
      </w:r>
    </w:p>
    <w:p w14:paraId="7BB70498" w14:textId="77777777" w:rsidR="00305326" w:rsidRDefault="00305326">
      <w:pPr>
        <w:pStyle w:val="42"/>
        <w:rPr>
          <w:rFonts w:asciiTheme="minorHAnsi" w:hAnsiTheme="minorHAnsi" w:cstheme="minorBidi"/>
          <w:noProof/>
          <w:kern w:val="2"/>
          <w:sz w:val="21"/>
          <w:szCs w:val="22"/>
          <w:lang w:val="en-US" w:eastAsia="zh-CN"/>
        </w:rPr>
      </w:pPr>
      <w:r>
        <w:rPr>
          <w:noProof/>
        </w:rPr>
        <w:t>5.8.1.3</w:t>
      </w:r>
      <w:r>
        <w:rPr>
          <w:rFonts w:asciiTheme="minorHAnsi" w:hAnsiTheme="minorHAnsi" w:cstheme="minorBidi"/>
          <w:noProof/>
          <w:kern w:val="2"/>
          <w:sz w:val="21"/>
          <w:szCs w:val="22"/>
          <w:lang w:val="en-US" w:eastAsia="zh-CN"/>
        </w:rPr>
        <w:tab/>
      </w:r>
      <w:r>
        <w:rPr>
          <w:noProof/>
        </w:rPr>
        <w:t>∆T</w:t>
      </w:r>
      <w:r w:rsidRPr="00BA6DE6">
        <w:rPr>
          <w:noProof/>
          <w:vertAlign w:val="subscript"/>
        </w:rPr>
        <w:t>IB,c</w:t>
      </w:r>
      <w:r>
        <w:rPr>
          <w:noProof/>
        </w:rPr>
        <w:t xml:space="preserve"> and ∆R</w:t>
      </w:r>
      <w:r w:rsidRPr="00BA6DE6">
        <w:rPr>
          <w:noProof/>
          <w:vertAlign w:val="subscript"/>
        </w:rPr>
        <w:t>IB,c</w:t>
      </w:r>
      <w:r>
        <w:rPr>
          <w:noProof/>
        </w:rPr>
        <w:t xml:space="preserve"> values</w:t>
      </w:r>
      <w:r>
        <w:rPr>
          <w:noProof/>
        </w:rPr>
        <w:tab/>
      </w:r>
      <w:r>
        <w:rPr>
          <w:noProof/>
        </w:rPr>
        <w:fldChar w:fldCharType="begin"/>
      </w:r>
      <w:r>
        <w:rPr>
          <w:noProof/>
        </w:rPr>
        <w:instrText xml:space="preserve"> PAGEREF _Toc136288165 \h </w:instrText>
      </w:r>
      <w:r>
        <w:rPr>
          <w:noProof/>
        </w:rPr>
      </w:r>
      <w:r>
        <w:rPr>
          <w:noProof/>
        </w:rPr>
        <w:fldChar w:fldCharType="separate"/>
      </w:r>
      <w:r>
        <w:rPr>
          <w:noProof/>
        </w:rPr>
        <w:t>27</w:t>
      </w:r>
      <w:r>
        <w:rPr>
          <w:noProof/>
        </w:rPr>
        <w:fldChar w:fldCharType="end"/>
      </w:r>
    </w:p>
    <w:p w14:paraId="37382984" w14:textId="77777777" w:rsidR="00305326" w:rsidRDefault="00305326">
      <w:pPr>
        <w:pStyle w:val="33"/>
        <w:rPr>
          <w:rFonts w:asciiTheme="minorHAnsi" w:hAnsiTheme="minorHAnsi" w:cstheme="minorBidi"/>
          <w:noProof/>
          <w:kern w:val="2"/>
          <w:sz w:val="21"/>
          <w:szCs w:val="22"/>
          <w:lang w:val="en-US" w:eastAsia="zh-CN"/>
        </w:rPr>
      </w:pPr>
      <w:r>
        <w:rPr>
          <w:noProof/>
        </w:rPr>
        <w:t>5.8.2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_Toc136288166 \h </w:instrText>
      </w:r>
      <w:r>
        <w:rPr>
          <w:noProof/>
        </w:rPr>
      </w:r>
      <w:r>
        <w:rPr>
          <w:noProof/>
        </w:rPr>
        <w:fldChar w:fldCharType="separate"/>
      </w:r>
      <w:r>
        <w:rPr>
          <w:noProof/>
        </w:rPr>
        <w:t>27</w:t>
      </w:r>
      <w:r>
        <w:rPr>
          <w:noProof/>
        </w:rPr>
        <w:fldChar w:fldCharType="end"/>
      </w:r>
    </w:p>
    <w:p w14:paraId="009D6ED2" w14:textId="77777777" w:rsidR="00305326" w:rsidRDefault="00305326">
      <w:pPr>
        <w:pStyle w:val="42"/>
        <w:rPr>
          <w:rFonts w:asciiTheme="minorHAnsi" w:hAnsiTheme="minorHAnsi" w:cstheme="minorBidi"/>
          <w:noProof/>
          <w:kern w:val="2"/>
          <w:sz w:val="21"/>
          <w:szCs w:val="22"/>
          <w:lang w:val="en-US" w:eastAsia="zh-CN"/>
        </w:rPr>
      </w:pPr>
      <w:r>
        <w:rPr>
          <w:noProof/>
        </w:rPr>
        <w:t>5.8.2.1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_Toc136288167 \h </w:instrText>
      </w:r>
      <w:r>
        <w:rPr>
          <w:noProof/>
        </w:rPr>
      </w:r>
      <w:r>
        <w:rPr>
          <w:noProof/>
        </w:rPr>
        <w:fldChar w:fldCharType="separate"/>
      </w:r>
      <w:r>
        <w:rPr>
          <w:noProof/>
        </w:rPr>
        <w:t>27</w:t>
      </w:r>
      <w:r>
        <w:rPr>
          <w:noProof/>
        </w:rPr>
        <w:fldChar w:fldCharType="end"/>
      </w:r>
    </w:p>
    <w:p w14:paraId="32B114CE" w14:textId="77777777" w:rsidR="00305326" w:rsidRDefault="00305326">
      <w:pPr>
        <w:pStyle w:val="42"/>
        <w:rPr>
          <w:rFonts w:asciiTheme="minorHAnsi" w:hAnsiTheme="minorHAnsi" w:cstheme="minorBidi"/>
          <w:noProof/>
          <w:kern w:val="2"/>
          <w:sz w:val="21"/>
          <w:szCs w:val="22"/>
          <w:lang w:val="en-US" w:eastAsia="zh-CN"/>
        </w:rPr>
      </w:pPr>
      <w:r>
        <w:rPr>
          <w:noProof/>
        </w:rPr>
        <w:t>5.8.2.2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_Toc136288168 \h </w:instrText>
      </w:r>
      <w:r>
        <w:rPr>
          <w:noProof/>
        </w:rPr>
      </w:r>
      <w:r>
        <w:rPr>
          <w:noProof/>
        </w:rPr>
        <w:fldChar w:fldCharType="separate"/>
      </w:r>
      <w:r>
        <w:rPr>
          <w:noProof/>
        </w:rPr>
        <w:t>27</w:t>
      </w:r>
      <w:r>
        <w:rPr>
          <w:noProof/>
        </w:rPr>
        <w:fldChar w:fldCharType="end"/>
      </w:r>
    </w:p>
    <w:p w14:paraId="4E77E440" w14:textId="77777777" w:rsidR="00305326" w:rsidRDefault="00305326">
      <w:pPr>
        <w:pStyle w:val="22"/>
        <w:rPr>
          <w:rFonts w:asciiTheme="minorHAnsi" w:hAnsiTheme="minorHAnsi" w:cstheme="minorBidi"/>
          <w:noProof/>
          <w:kern w:val="2"/>
          <w:sz w:val="21"/>
          <w:szCs w:val="22"/>
          <w:lang w:val="en-US" w:eastAsia="zh-CN"/>
        </w:rPr>
      </w:pPr>
      <w:r>
        <w:rPr>
          <w:noProof/>
        </w:rPr>
        <w:t>5.9</w:t>
      </w:r>
      <w:r>
        <w:rPr>
          <w:rFonts w:asciiTheme="minorHAnsi" w:hAnsiTheme="minorHAnsi" w:cstheme="minorBidi"/>
          <w:noProof/>
          <w:kern w:val="2"/>
          <w:sz w:val="21"/>
          <w:szCs w:val="22"/>
          <w:lang w:val="en-US" w:eastAsia="zh-CN"/>
        </w:rPr>
        <w:tab/>
      </w:r>
      <w:r>
        <w:rPr>
          <w:noProof/>
        </w:rPr>
        <w:t>CA_n3-n7-n26</w:t>
      </w:r>
      <w:r>
        <w:rPr>
          <w:noProof/>
        </w:rPr>
        <w:tab/>
      </w:r>
      <w:r>
        <w:rPr>
          <w:noProof/>
        </w:rPr>
        <w:fldChar w:fldCharType="begin"/>
      </w:r>
      <w:r>
        <w:rPr>
          <w:noProof/>
        </w:rPr>
        <w:instrText xml:space="preserve"> PAGEREF _Toc136288169 \h </w:instrText>
      </w:r>
      <w:r>
        <w:rPr>
          <w:noProof/>
        </w:rPr>
      </w:r>
      <w:r>
        <w:rPr>
          <w:noProof/>
        </w:rPr>
        <w:fldChar w:fldCharType="separate"/>
      </w:r>
      <w:r>
        <w:rPr>
          <w:noProof/>
        </w:rPr>
        <w:t>28</w:t>
      </w:r>
      <w:r>
        <w:rPr>
          <w:noProof/>
        </w:rPr>
        <w:fldChar w:fldCharType="end"/>
      </w:r>
    </w:p>
    <w:p w14:paraId="687C402E" w14:textId="77777777" w:rsidR="00305326" w:rsidRDefault="00305326">
      <w:pPr>
        <w:pStyle w:val="33"/>
        <w:rPr>
          <w:rFonts w:asciiTheme="minorHAnsi" w:hAnsiTheme="minorHAnsi" w:cstheme="minorBidi"/>
          <w:noProof/>
          <w:kern w:val="2"/>
          <w:sz w:val="21"/>
          <w:szCs w:val="22"/>
          <w:lang w:val="en-US" w:eastAsia="zh-CN"/>
        </w:rPr>
      </w:pPr>
      <w:r>
        <w:rPr>
          <w:noProof/>
        </w:rPr>
        <w:t>5.9.1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_Toc136288170 \h </w:instrText>
      </w:r>
      <w:r>
        <w:rPr>
          <w:noProof/>
        </w:rPr>
      </w:r>
      <w:r>
        <w:rPr>
          <w:noProof/>
        </w:rPr>
        <w:fldChar w:fldCharType="separate"/>
      </w:r>
      <w:r>
        <w:rPr>
          <w:noProof/>
        </w:rPr>
        <w:t>28</w:t>
      </w:r>
      <w:r>
        <w:rPr>
          <w:noProof/>
        </w:rPr>
        <w:fldChar w:fldCharType="end"/>
      </w:r>
    </w:p>
    <w:p w14:paraId="01B70D77" w14:textId="77777777" w:rsidR="00305326" w:rsidRDefault="00305326">
      <w:pPr>
        <w:pStyle w:val="42"/>
        <w:rPr>
          <w:rFonts w:asciiTheme="minorHAnsi" w:hAnsiTheme="minorHAnsi" w:cstheme="minorBidi"/>
          <w:noProof/>
          <w:kern w:val="2"/>
          <w:sz w:val="21"/>
          <w:szCs w:val="22"/>
          <w:lang w:val="en-US" w:eastAsia="zh-CN"/>
        </w:rPr>
      </w:pPr>
      <w:r>
        <w:rPr>
          <w:noProof/>
        </w:rPr>
        <w:t>5.9.1.1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_Toc136288171 \h </w:instrText>
      </w:r>
      <w:r>
        <w:rPr>
          <w:noProof/>
        </w:rPr>
      </w:r>
      <w:r>
        <w:rPr>
          <w:noProof/>
        </w:rPr>
        <w:fldChar w:fldCharType="separate"/>
      </w:r>
      <w:r>
        <w:rPr>
          <w:noProof/>
        </w:rPr>
        <w:t>28</w:t>
      </w:r>
      <w:r>
        <w:rPr>
          <w:noProof/>
        </w:rPr>
        <w:fldChar w:fldCharType="end"/>
      </w:r>
    </w:p>
    <w:p w14:paraId="668C3F28" w14:textId="77777777" w:rsidR="00305326" w:rsidRDefault="00305326">
      <w:pPr>
        <w:pStyle w:val="42"/>
        <w:rPr>
          <w:rFonts w:asciiTheme="minorHAnsi" w:hAnsiTheme="minorHAnsi" w:cstheme="minorBidi"/>
          <w:noProof/>
          <w:kern w:val="2"/>
          <w:sz w:val="21"/>
          <w:szCs w:val="22"/>
          <w:lang w:val="en-US" w:eastAsia="zh-CN"/>
        </w:rPr>
      </w:pPr>
      <w:r>
        <w:rPr>
          <w:noProof/>
        </w:rPr>
        <w:t>5.9.1.2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_Toc136288172 \h </w:instrText>
      </w:r>
      <w:r>
        <w:rPr>
          <w:noProof/>
        </w:rPr>
      </w:r>
      <w:r>
        <w:rPr>
          <w:noProof/>
        </w:rPr>
        <w:fldChar w:fldCharType="separate"/>
      </w:r>
      <w:r>
        <w:rPr>
          <w:noProof/>
        </w:rPr>
        <w:t>28</w:t>
      </w:r>
      <w:r>
        <w:rPr>
          <w:noProof/>
        </w:rPr>
        <w:fldChar w:fldCharType="end"/>
      </w:r>
    </w:p>
    <w:p w14:paraId="2D5FD2D4" w14:textId="77777777" w:rsidR="00305326" w:rsidRDefault="00305326">
      <w:pPr>
        <w:pStyle w:val="42"/>
        <w:rPr>
          <w:rFonts w:asciiTheme="minorHAnsi" w:hAnsiTheme="minorHAnsi" w:cstheme="minorBidi"/>
          <w:noProof/>
          <w:kern w:val="2"/>
          <w:sz w:val="21"/>
          <w:szCs w:val="22"/>
          <w:lang w:val="en-US" w:eastAsia="zh-CN"/>
        </w:rPr>
      </w:pPr>
      <w:r>
        <w:rPr>
          <w:noProof/>
        </w:rPr>
        <w:t>5.9.1.3</w:t>
      </w:r>
      <w:r>
        <w:rPr>
          <w:rFonts w:asciiTheme="minorHAnsi" w:hAnsiTheme="minorHAnsi" w:cstheme="minorBidi"/>
          <w:noProof/>
          <w:kern w:val="2"/>
          <w:sz w:val="21"/>
          <w:szCs w:val="22"/>
          <w:lang w:val="en-US" w:eastAsia="zh-CN"/>
        </w:rPr>
        <w:tab/>
      </w:r>
      <w:r>
        <w:rPr>
          <w:noProof/>
        </w:rPr>
        <w:t>∆T</w:t>
      </w:r>
      <w:r w:rsidRPr="00BA6DE6">
        <w:rPr>
          <w:noProof/>
          <w:vertAlign w:val="subscript"/>
        </w:rPr>
        <w:t>IB,c</w:t>
      </w:r>
      <w:r>
        <w:rPr>
          <w:noProof/>
        </w:rPr>
        <w:t xml:space="preserve"> and ∆R</w:t>
      </w:r>
      <w:r w:rsidRPr="00BA6DE6">
        <w:rPr>
          <w:noProof/>
          <w:vertAlign w:val="subscript"/>
        </w:rPr>
        <w:t>IB,c</w:t>
      </w:r>
      <w:r>
        <w:rPr>
          <w:noProof/>
        </w:rPr>
        <w:t xml:space="preserve"> values</w:t>
      </w:r>
      <w:r>
        <w:rPr>
          <w:noProof/>
        </w:rPr>
        <w:tab/>
      </w:r>
      <w:r>
        <w:rPr>
          <w:noProof/>
        </w:rPr>
        <w:fldChar w:fldCharType="begin"/>
      </w:r>
      <w:r>
        <w:rPr>
          <w:noProof/>
        </w:rPr>
        <w:instrText xml:space="preserve"> PAGEREF _Toc136288173 \h </w:instrText>
      </w:r>
      <w:r>
        <w:rPr>
          <w:noProof/>
        </w:rPr>
      </w:r>
      <w:r>
        <w:rPr>
          <w:noProof/>
        </w:rPr>
        <w:fldChar w:fldCharType="separate"/>
      </w:r>
      <w:r>
        <w:rPr>
          <w:noProof/>
        </w:rPr>
        <w:t>28</w:t>
      </w:r>
      <w:r>
        <w:rPr>
          <w:noProof/>
        </w:rPr>
        <w:fldChar w:fldCharType="end"/>
      </w:r>
    </w:p>
    <w:p w14:paraId="5027CBB5" w14:textId="77777777" w:rsidR="00305326" w:rsidRDefault="00305326">
      <w:pPr>
        <w:pStyle w:val="33"/>
        <w:rPr>
          <w:rFonts w:asciiTheme="minorHAnsi" w:hAnsiTheme="minorHAnsi" w:cstheme="minorBidi"/>
          <w:noProof/>
          <w:kern w:val="2"/>
          <w:sz w:val="21"/>
          <w:szCs w:val="22"/>
          <w:lang w:val="en-US" w:eastAsia="zh-CN"/>
        </w:rPr>
      </w:pPr>
      <w:r>
        <w:rPr>
          <w:noProof/>
        </w:rPr>
        <w:t>5.9.2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_Toc136288174 \h </w:instrText>
      </w:r>
      <w:r>
        <w:rPr>
          <w:noProof/>
        </w:rPr>
      </w:r>
      <w:r>
        <w:rPr>
          <w:noProof/>
        </w:rPr>
        <w:fldChar w:fldCharType="separate"/>
      </w:r>
      <w:r>
        <w:rPr>
          <w:noProof/>
        </w:rPr>
        <w:t>29</w:t>
      </w:r>
      <w:r>
        <w:rPr>
          <w:noProof/>
        </w:rPr>
        <w:fldChar w:fldCharType="end"/>
      </w:r>
    </w:p>
    <w:p w14:paraId="21BEBD8A" w14:textId="77777777" w:rsidR="00305326" w:rsidRDefault="00305326">
      <w:pPr>
        <w:pStyle w:val="42"/>
        <w:rPr>
          <w:rFonts w:asciiTheme="minorHAnsi" w:hAnsiTheme="minorHAnsi" w:cstheme="minorBidi"/>
          <w:noProof/>
          <w:kern w:val="2"/>
          <w:sz w:val="21"/>
          <w:szCs w:val="22"/>
          <w:lang w:val="en-US" w:eastAsia="zh-CN"/>
        </w:rPr>
      </w:pPr>
      <w:r>
        <w:rPr>
          <w:noProof/>
        </w:rPr>
        <w:t>5.9.2.1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_Toc136288175 \h </w:instrText>
      </w:r>
      <w:r>
        <w:rPr>
          <w:noProof/>
        </w:rPr>
      </w:r>
      <w:r>
        <w:rPr>
          <w:noProof/>
        </w:rPr>
        <w:fldChar w:fldCharType="separate"/>
      </w:r>
      <w:r>
        <w:rPr>
          <w:noProof/>
        </w:rPr>
        <w:t>29</w:t>
      </w:r>
      <w:r>
        <w:rPr>
          <w:noProof/>
        </w:rPr>
        <w:fldChar w:fldCharType="end"/>
      </w:r>
    </w:p>
    <w:p w14:paraId="2D7A285B" w14:textId="77777777" w:rsidR="00305326" w:rsidRDefault="00305326">
      <w:pPr>
        <w:pStyle w:val="42"/>
        <w:rPr>
          <w:rFonts w:asciiTheme="minorHAnsi" w:hAnsiTheme="minorHAnsi" w:cstheme="minorBidi"/>
          <w:noProof/>
          <w:kern w:val="2"/>
          <w:sz w:val="21"/>
          <w:szCs w:val="22"/>
          <w:lang w:val="en-US" w:eastAsia="zh-CN"/>
        </w:rPr>
      </w:pPr>
      <w:r>
        <w:rPr>
          <w:noProof/>
        </w:rPr>
        <w:t>5.9.2.2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_Toc136288176 \h </w:instrText>
      </w:r>
      <w:r>
        <w:rPr>
          <w:noProof/>
        </w:rPr>
      </w:r>
      <w:r>
        <w:rPr>
          <w:noProof/>
        </w:rPr>
        <w:fldChar w:fldCharType="separate"/>
      </w:r>
      <w:r>
        <w:rPr>
          <w:noProof/>
        </w:rPr>
        <w:t>29</w:t>
      </w:r>
      <w:r>
        <w:rPr>
          <w:noProof/>
        </w:rPr>
        <w:fldChar w:fldCharType="end"/>
      </w:r>
    </w:p>
    <w:p w14:paraId="426B0100" w14:textId="77777777" w:rsidR="00305326" w:rsidRDefault="00305326">
      <w:pPr>
        <w:pStyle w:val="22"/>
        <w:rPr>
          <w:rFonts w:asciiTheme="minorHAnsi" w:hAnsiTheme="minorHAnsi" w:cstheme="minorBidi"/>
          <w:noProof/>
          <w:kern w:val="2"/>
          <w:sz w:val="21"/>
          <w:szCs w:val="22"/>
          <w:lang w:val="en-US" w:eastAsia="zh-CN"/>
        </w:rPr>
      </w:pPr>
      <w:r>
        <w:rPr>
          <w:noProof/>
        </w:rPr>
        <w:t>5.10</w:t>
      </w:r>
      <w:r>
        <w:rPr>
          <w:rFonts w:asciiTheme="minorHAnsi" w:hAnsiTheme="minorHAnsi" w:cstheme="minorBidi"/>
          <w:noProof/>
          <w:kern w:val="2"/>
          <w:sz w:val="21"/>
          <w:szCs w:val="22"/>
          <w:lang w:val="en-US" w:eastAsia="zh-CN"/>
        </w:rPr>
        <w:tab/>
      </w:r>
      <w:r>
        <w:rPr>
          <w:noProof/>
        </w:rPr>
        <w:t>CA_n7-n26-n78</w:t>
      </w:r>
      <w:r>
        <w:rPr>
          <w:noProof/>
        </w:rPr>
        <w:tab/>
      </w:r>
      <w:r>
        <w:rPr>
          <w:noProof/>
        </w:rPr>
        <w:fldChar w:fldCharType="begin"/>
      </w:r>
      <w:r>
        <w:rPr>
          <w:noProof/>
        </w:rPr>
        <w:instrText xml:space="preserve"> PAGEREF _Toc136288177 \h </w:instrText>
      </w:r>
      <w:r>
        <w:rPr>
          <w:noProof/>
        </w:rPr>
      </w:r>
      <w:r>
        <w:rPr>
          <w:noProof/>
        </w:rPr>
        <w:fldChar w:fldCharType="separate"/>
      </w:r>
      <w:r>
        <w:rPr>
          <w:noProof/>
        </w:rPr>
        <w:t>29</w:t>
      </w:r>
      <w:r>
        <w:rPr>
          <w:noProof/>
        </w:rPr>
        <w:fldChar w:fldCharType="end"/>
      </w:r>
    </w:p>
    <w:p w14:paraId="1E1243F4" w14:textId="77777777" w:rsidR="00305326" w:rsidRDefault="00305326">
      <w:pPr>
        <w:pStyle w:val="33"/>
        <w:rPr>
          <w:rFonts w:asciiTheme="minorHAnsi" w:hAnsiTheme="minorHAnsi" w:cstheme="minorBidi"/>
          <w:noProof/>
          <w:kern w:val="2"/>
          <w:sz w:val="21"/>
          <w:szCs w:val="22"/>
          <w:lang w:val="en-US" w:eastAsia="zh-CN"/>
        </w:rPr>
      </w:pPr>
      <w:r>
        <w:rPr>
          <w:noProof/>
        </w:rPr>
        <w:t>5.10.1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_Toc136288178 \h </w:instrText>
      </w:r>
      <w:r>
        <w:rPr>
          <w:noProof/>
        </w:rPr>
      </w:r>
      <w:r>
        <w:rPr>
          <w:noProof/>
        </w:rPr>
        <w:fldChar w:fldCharType="separate"/>
      </w:r>
      <w:r>
        <w:rPr>
          <w:noProof/>
        </w:rPr>
        <w:t>29</w:t>
      </w:r>
      <w:r>
        <w:rPr>
          <w:noProof/>
        </w:rPr>
        <w:fldChar w:fldCharType="end"/>
      </w:r>
    </w:p>
    <w:p w14:paraId="3DC5B125" w14:textId="77777777" w:rsidR="00305326" w:rsidRDefault="00305326">
      <w:pPr>
        <w:pStyle w:val="42"/>
        <w:rPr>
          <w:rFonts w:asciiTheme="minorHAnsi" w:hAnsiTheme="minorHAnsi" w:cstheme="minorBidi"/>
          <w:noProof/>
          <w:kern w:val="2"/>
          <w:sz w:val="21"/>
          <w:szCs w:val="22"/>
          <w:lang w:val="en-US" w:eastAsia="zh-CN"/>
        </w:rPr>
      </w:pPr>
      <w:r>
        <w:rPr>
          <w:noProof/>
        </w:rPr>
        <w:t>5.10.1.1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_Toc136288179 \h </w:instrText>
      </w:r>
      <w:r>
        <w:rPr>
          <w:noProof/>
        </w:rPr>
      </w:r>
      <w:r>
        <w:rPr>
          <w:noProof/>
        </w:rPr>
        <w:fldChar w:fldCharType="separate"/>
      </w:r>
      <w:r>
        <w:rPr>
          <w:noProof/>
        </w:rPr>
        <w:t>29</w:t>
      </w:r>
      <w:r>
        <w:rPr>
          <w:noProof/>
        </w:rPr>
        <w:fldChar w:fldCharType="end"/>
      </w:r>
    </w:p>
    <w:p w14:paraId="6429B98C" w14:textId="77777777" w:rsidR="00305326" w:rsidRDefault="00305326">
      <w:pPr>
        <w:pStyle w:val="42"/>
        <w:rPr>
          <w:rFonts w:asciiTheme="minorHAnsi" w:hAnsiTheme="minorHAnsi" w:cstheme="minorBidi"/>
          <w:noProof/>
          <w:kern w:val="2"/>
          <w:sz w:val="21"/>
          <w:szCs w:val="22"/>
          <w:lang w:val="en-US" w:eastAsia="zh-CN"/>
        </w:rPr>
      </w:pPr>
      <w:r>
        <w:rPr>
          <w:noProof/>
        </w:rPr>
        <w:t>5.10.1.2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_Toc136288180 \h </w:instrText>
      </w:r>
      <w:r>
        <w:rPr>
          <w:noProof/>
        </w:rPr>
      </w:r>
      <w:r>
        <w:rPr>
          <w:noProof/>
        </w:rPr>
        <w:fldChar w:fldCharType="separate"/>
      </w:r>
      <w:r>
        <w:rPr>
          <w:noProof/>
        </w:rPr>
        <w:t>29</w:t>
      </w:r>
      <w:r>
        <w:rPr>
          <w:noProof/>
        </w:rPr>
        <w:fldChar w:fldCharType="end"/>
      </w:r>
    </w:p>
    <w:p w14:paraId="2FC01949" w14:textId="77777777" w:rsidR="00305326" w:rsidRDefault="00305326">
      <w:pPr>
        <w:pStyle w:val="42"/>
        <w:rPr>
          <w:rFonts w:asciiTheme="minorHAnsi" w:hAnsiTheme="minorHAnsi" w:cstheme="minorBidi"/>
          <w:noProof/>
          <w:kern w:val="2"/>
          <w:sz w:val="21"/>
          <w:szCs w:val="22"/>
          <w:lang w:val="en-US" w:eastAsia="zh-CN"/>
        </w:rPr>
      </w:pPr>
      <w:r>
        <w:rPr>
          <w:noProof/>
        </w:rPr>
        <w:t>5.10.1.3</w:t>
      </w:r>
      <w:r>
        <w:rPr>
          <w:rFonts w:asciiTheme="minorHAnsi" w:hAnsiTheme="minorHAnsi" w:cstheme="minorBidi"/>
          <w:noProof/>
          <w:kern w:val="2"/>
          <w:sz w:val="21"/>
          <w:szCs w:val="22"/>
          <w:lang w:val="en-US" w:eastAsia="zh-CN"/>
        </w:rPr>
        <w:tab/>
      </w:r>
      <w:r>
        <w:rPr>
          <w:noProof/>
        </w:rPr>
        <w:t>∆T</w:t>
      </w:r>
      <w:r w:rsidRPr="00BA6DE6">
        <w:rPr>
          <w:noProof/>
          <w:vertAlign w:val="subscript"/>
        </w:rPr>
        <w:t>IB,c</w:t>
      </w:r>
      <w:r>
        <w:rPr>
          <w:noProof/>
        </w:rPr>
        <w:t xml:space="preserve"> and ∆R</w:t>
      </w:r>
      <w:r w:rsidRPr="00BA6DE6">
        <w:rPr>
          <w:noProof/>
          <w:vertAlign w:val="subscript"/>
        </w:rPr>
        <w:t>IB,c</w:t>
      </w:r>
      <w:r>
        <w:rPr>
          <w:noProof/>
        </w:rPr>
        <w:t xml:space="preserve"> values</w:t>
      </w:r>
      <w:r>
        <w:rPr>
          <w:noProof/>
        </w:rPr>
        <w:tab/>
      </w:r>
      <w:r>
        <w:rPr>
          <w:noProof/>
        </w:rPr>
        <w:fldChar w:fldCharType="begin"/>
      </w:r>
      <w:r>
        <w:rPr>
          <w:noProof/>
        </w:rPr>
        <w:instrText xml:space="preserve"> PAGEREF _Toc136288181 \h </w:instrText>
      </w:r>
      <w:r>
        <w:rPr>
          <w:noProof/>
        </w:rPr>
      </w:r>
      <w:r>
        <w:rPr>
          <w:noProof/>
        </w:rPr>
        <w:fldChar w:fldCharType="separate"/>
      </w:r>
      <w:r>
        <w:rPr>
          <w:noProof/>
        </w:rPr>
        <w:t>30</w:t>
      </w:r>
      <w:r>
        <w:rPr>
          <w:noProof/>
        </w:rPr>
        <w:fldChar w:fldCharType="end"/>
      </w:r>
    </w:p>
    <w:p w14:paraId="7796CECC" w14:textId="77777777" w:rsidR="00305326" w:rsidRDefault="00305326">
      <w:pPr>
        <w:pStyle w:val="33"/>
        <w:rPr>
          <w:rFonts w:asciiTheme="minorHAnsi" w:hAnsiTheme="minorHAnsi" w:cstheme="minorBidi"/>
          <w:noProof/>
          <w:kern w:val="2"/>
          <w:sz w:val="21"/>
          <w:szCs w:val="22"/>
          <w:lang w:val="en-US" w:eastAsia="zh-CN"/>
        </w:rPr>
      </w:pPr>
      <w:r>
        <w:rPr>
          <w:noProof/>
        </w:rPr>
        <w:t>5.10.2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_Toc136288182 \h </w:instrText>
      </w:r>
      <w:r>
        <w:rPr>
          <w:noProof/>
        </w:rPr>
      </w:r>
      <w:r>
        <w:rPr>
          <w:noProof/>
        </w:rPr>
        <w:fldChar w:fldCharType="separate"/>
      </w:r>
      <w:r>
        <w:rPr>
          <w:noProof/>
        </w:rPr>
        <w:t>30</w:t>
      </w:r>
      <w:r>
        <w:rPr>
          <w:noProof/>
        </w:rPr>
        <w:fldChar w:fldCharType="end"/>
      </w:r>
    </w:p>
    <w:p w14:paraId="6F885AAC" w14:textId="77777777" w:rsidR="00305326" w:rsidRDefault="00305326">
      <w:pPr>
        <w:pStyle w:val="42"/>
        <w:rPr>
          <w:rFonts w:asciiTheme="minorHAnsi" w:hAnsiTheme="minorHAnsi" w:cstheme="minorBidi"/>
          <w:noProof/>
          <w:kern w:val="2"/>
          <w:sz w:val="21"/>
          <w:szCs w:val="22"/>
          <w:lang w:val="en-US" w:eastAsia="zh-CN"/>
        </w:rPr>
      </w:pPr>
      <w:r>
        <w:rPr>
          <w:noProof/>
        </w:rPr>
        <w:t>5.10.2.1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_Toc136288183 \h </w:instrText>
      </w:r>
      <w:r>
        <w:rPr>
          <w:noProof/>
        </w:rPr>
      </w:r>
      <w:r>
        <w:rPr>
          <w:noProof/>
        </w:rPr>
        <w:fldChar w:fldCharType="separate"/>
      </w:r>
      <w:r>
        <w:rPr>
          <w:noProof/>
        </w:rPr>
        <w:t>30</w:t>
      </w:r>
      <w:r>
        <w:rPr>
          <w:noProof/>
        </w:rPr>
        <w:fldChar w:fldCharType="end"/>
      </w:r>
    </w:p>
    <w:p w14:paraId="5D0B6E58" w14:textId="77777777" w:rsidR="00305326" w:rsidRDefault="00305326">
      <w:pPr>
        <w:pStyle w:val="42"/>
        <w:rPr>
          <w:rFonts w:asciiTheme="minorHAnsi" w:hAnsiTheme="minorHAnsi" w:cstheme="minorBidi"/>
          <w:noProof/>
          <w:kern w:val="2"/>
          <w:sz w:val="21"/>
          <w:szCs w:val="22"/>
          <w:lang w:val="en-US" w:eastAsia="zh-CN"/>
        </w:rPr>
      </w:pPr>
      <w:r>
        <w:rPr>
          <w:noProof/>
        </w:rPr>
        <w:t>5.10.2.2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_Toc136288184 \h </w:instrText>
      </w:r>
      <w:r>
        <w:rPr>
          <w:noProof/>
        </w:rPr>
      </w:r>
      <w:r>
        <w:rPr>
          <w:noProof/>
        </w:rPr>
        <w:fldChar w:fldCharType="separate"/>
      </w:r>
      <w:r>
        <w:rPr>
          <w:noProof/>
        </w:rPr>
        <w:t>30</w:t>
      </w:r>
      <w:r>
        <w:rPr>
          <w:noProof/>
        </w:rPr>
        <w:fldChar w:fldCharType="end"/>
      </w:r>
    </w:p>
    <w:p w14:paraId="1A951B89" w14:textId="77777777" w:rsidR="00305326" w:rsidRDefault="00305326">
      <w:pPr>
        <w:pStyle w:val="22"/>
        <w:rPr>
          <w:rFonts w:asciiTheme="minorHAnsi" w:hAnsiTheme="minorHAnsi" w:cstheme="minorBidi"/>
          <w:noProof/>
          <w:kern w:val="2"/>
          <w:sz w:val="21"/>
          <w:szCs w:val="22"/>
          <w:lang w:val="en-US" w:eastAsia="zh-CN"/>
        </w:rPr>
      </w:pPr>
      <w:r>
        <w:rPr>
          <w:noProof/>
        </w:rPr>
        <w:t>5.11</w:t>
      </w:r>
      <w:r>
        <w:rPr>
          <w:rFonts w:asciiTheme="minorHAnsi" w:hAnsiTheme="minorHAnsi" w:cstheme="minorBidi"/>
          <w:noProof/>
          <w:kern w:val="2"/>
          <w:sz w:val="21"/>
          <w:szCs w:val="22"/>
          <w:lang w:val="en-US" w:eastAsia="zh-CN"/>
        </w:rPr>
        <w:tab/>
      </w:r>
      <w:r>
        <w:rPr>
          <w:noProof/>
        </w:rPr>
        <w:t>CA_n3-n41-n79</w:t>
      </w:r>
      <w:r>
        <w:rPr>
          <w:noProof/>
        </w:rPr>
        <w:tab/>
      </w:r>
      <w:r>
        <w:rPr>
          <w:noProof/>
        </w:rPr>
        <w:fldChar w:fldCharType="begin"/>
      </w:r>
      <w:r>
        <w:rPr>
          <w:noProof/>
        </w:rPr>
        <w:instrText xml:space="preserve"> PAGEREF _Toc136288185 \h </w:instrText>
      </w:r>
      <w:r>
        <w:rPr>
          <w:noProof/>
        </w:rPr>
      </w:r>
      <w:r>
        <w:rPr>
          <w:noProof/>
        </w:rPr>
        <w:fldChar w:fldCharType="separate"/>
      </w:r>
      <w:r>
        <w:rPr>
          <w:noProof/>
        </w:rPr>
        <w:t>31</w:t>
      </w:r>
      <w:r>
        <w:rPr>
          <w:noProof/>
        </w:rPr>
        <w:fldChar w:fldCharType="end"/>
      </w:r>
    </w:p>
    <w:p w14:paraId="654E0A05" w14:textId="77777777" w:rsidR="00305326" w:rsidRDefault="00305326">
      <w:pPr>
        <w:pStyle w:val="33"/>
        <w:rPr>
          <w:rFonts w:asciiTheme="minorHAnsi" w:hAnsiTheme="minorHAnsi" w:cstheme="minorBidi"/>
          <w:noProof/>
          <w:kern w:val="2"/>
          <w:sz w:val="21"/>
          <w:szCs w:val="22"/>
          <w:lang w:val="en-US" w:eastAsia="zh-CN"/>
        </w:rPr>
      </w:pPr>
      <w:r>
        <w:rPr>
          <w:noProof/>
        </w:rPr>
        <w:t>5.11.1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_Toc136288186 \h </w:instrText>
      </w:r>
      <w:r>
        <w:rPr>
          <w:noProof/>
        </w:rPr>
      </w:r>
      <w:r>
        <w:rPr>
          <w:noProof/>
        </w:rPr>
        <w:fldChar w:fldCharType="separate"/>
      </w:r>
      <w:r>
        <w:rPr>
          <w:noProof/>
        </w:rPr>
        <w:t>31</w:t>
      </w:r>
      <w:r>
        <w:rPr>
          <w:noProof/>
        </w:rPr>
        <w:fldChar w:fldCharType="end"/>
      </w:r>
    </w:p>
    <w:p w14:paraId="7DE344F1" w14:textId="77777777" w:rsidR="00305326" w:rsidRDefault="00305326">
      <w:pPr>
        <w:pStyle w:val="42"/>
        <w:rPr>
          <w:rFonts w:asciiTheme="minorHAnsi" w:hAnsiTheme="minorHAnsi" w:cstheme="minorBidi"/>
          <w:noProof/>
          <w:kern w:val="2"/>
          <w:sz w:val="21"/>
          <w:szCs w:val="22"/>
          <w:lang w:val="en-US" w:eastAsia="zh-CN"/>
        </w:rPr>
      </w:pPr>
      <w:r>
        <w:rPr>
          <w:noProof/>
        </w:rPr>
        <w:t>5.11.1.1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_Toc136288187 \h </w:instrText>
      </w:r>
      <w:r>
        <w:rPr>
          <w:noProof/>
        </w:rPr>
      </w:r>
      <w:r>
        <w:rPr>
          <w:noProof/>
        </w:rPr>
        <w:fldChar w:fldCharType="separate"/>
      </w:r>
      <w:r>
        <w:rPr>
          <w:noProof/>
        </w:rPr>
        <w:t>31</w:t>
      </w:r>
      <w:r>
        <w:rPr>
          <w:noProof/>
        </w:rPr>
        <w:fldChar w:fldCharType="end"/>
      </w:r>
    </w:p>
    <w:p w14:paraId="12D8DDAB" w14:textId="77777777" w:rsidR="00305326" w:rsidRDefault="00305326">
      <w:pPr>
        <w:pStyle w:val="42"/>
        <w:rPr>
          <w:rFonts w:asciiTheme="minorHAnsi" w:hAnsiTheme="minorHAnsi" w:cstheme="minorBidi"/>
          <w:noProof/>
          <w:kern w:val="2"/>
          <w:sz w:val="21"/>
          <w:szCs w:val="22"/>
          <w:lang w:val="en-US" w:eastAsia="zh-CN"/>
        </w:rPr>
      </w:pPr>
      <w:r>
        <w:rPr>
          <w:noProof/>
        </w:rPr>
        <w:t>5.11.1.2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_Toc136288188 \h </w:instrText>
      </w:r>
      <w:r>
        <w:rPr>
          <w:noProof/>
        </w:rPr>
      </w:r>
      <w:r>
        <w:rPr>
          <w:noProof/>
        </w:rPr>
        <w:fldChar w:fldCharType="separate"/>
      </w:r>
      <w:r>
        <w:rPr>
          <w:noProof/>
        </w:rPr>
        <w:t>31</w:t>
      </w:r>
      <w:r>
        <w:rPr>
          <w:noProof/>
        </w:rPr>
        <w:fldChar w:fldCharType="end"/>
      </w:r>
    </w:p>
    <w:p w14:paraId="24BCB660" w14:textId="77777777" w:rsidR="00305326" w:rsidRDefault="00305326">
      <w:pPr>
        <w:pStyle w:val="42"/>
        <w:rPr>
          <w:rFonts w:asciiTheme="minorHAnsi" w:hAnsiTheme="minorHAnsi" w:cstheme="minorBidi"/>
          <w:noProof/>
          <w:kern w:val="2"/>
          <w:sz w:val="21"/>
          <w:szCs w:val="22"/>
          <w:lang w:val="en-US" w:eastAsia="zh-CN"/>
        </w:rPr>
      </w:pPr>
      <w:r>
        <w:rPr>
          <w:noProof/>
        </w:rPr>
        <w:t>5.11.1.3</w:t>
      </w:r>
      <w:r>
        <w:rPr>
          <w:rFonts w:asciiTheme="minorHAnsi" w:hAnsiTheme="minorHAnsi" w:cstheme="minorBidi"/>
          <w:noProof/>
          <w:kern w:val="2"/>
          <w:sz w:val="21"/>
          <w:szCs w:val="22"/>
          <w:lang w:val="en-US" w:eastAsia="zh-CN"/>
        </w:rPr>
        <w:tab/>
      </w:r>
      <w:r>
        <w:rPr>
          <w:noProof/>
        </w:rPr>
        <w:t>∆T</w:t>
      </w:r>
      <w:r w:rsidRPr="00BA6DE6">
        <w:rPr>
          <w:noProof/>
          <w:vertAlign w:val="subscript"/>
        </w:rPr>
        <w:t>IB,c</w:t>
      </w:r>
      <w:r>
        <w:rPr>
          <w:noProof/>
        </w:rPr>
        <w:t xml:space="preserve"> and ∆R</w:t>
      </w:r>
      <w:r w:rsidRPr="00BA6DE6">
        <w:rPr>
          <w:noProof/>
          <w:vertAlign w:val="subscript"/>
        </w:rPr>
        <w:t>IB,c</w:t>
      </w:r>
      <w:r>
        <w:rPr>
          <w:noProof/>
        </w:rPr>
        <w:t xml:space="preserve"> values</w:t>
      </w:r>
      <w:r>
        <w:rPr>
          <w:noProof/>
        </w:rPr>
        <w:tab/>
      </w:r>
      <w:r>
        <w:rPr>
          <w:noProof/>
        </w:rPr>
        <w:fldChar w:fldCharType="begin"/>
      </w:r>
      <w:r>
        <w:rPr>
          <w:noProof/>
        </w:rPr>
        <w:instrText xml:space="preserve"> PAGEREF _Toc136288189 \h </w:instrText>
      </w:r>
      <w:r>
        <w:rPr>
          <w:noProof/>
        </w:rPr>
      </w:r>
      <w:r>
        <w:rPr>
          <w:noProof/>
        </w:rPr>
        <w:fldChar w:fldCharType="separate"/>
      </w:r>
      <w:r>
        <w:rPr>
          <w:noProof/>
        </w:rPr>
        <w:t>32</w:t>
      </w:r>
      <w:r>
        <w:rPr>
          <w:noProof/>
        </w:rPr>
        <w:fldChar w:fldCharType="end"/>
      </w:r>
    </w:p>
    <w:p w14:paraId="76AD3EC3" w14:textId="77777777" w:rsidR="00305326" w:rsidRDefault="00305326">
      <w:pPr>
        <w:pStyle w:val="33"/>
        <w:rPr>
          <w:rFonts w:asciiTheme="minorHAnsi" w:hAnsiTheme="minorHAnsi" w:cstheme="minorBidi"/>
          <w:noProof/>
          <w:kern w:val="2"/>
          <w:sz w:val="21"/>
          <w:szCs w:val="22"/>
          <w:lang w:val="en-US" w:eastAsia="zh-CN"/>
        </w:rPr>
      </w:pPr>
      <w:r>
        <w:rPr>
          <w:noProof/>
        </w:rPr>
        <w:t>5.11.2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_Toc136288190 \h </w:instrText>
      </w:r>
      <w:r>
        <w:rPr>
          <w:noProof/>
        </w:rPr>
      </w:r>
      <w:r>
        <w:rPr>
          <w:noProof/>
        </w:rPr>
        <w:fldChar w:fldCharType="separate"/>
      </w:r>
      <w:r>
        <w:rPr>
          <w:noProof/>
        </w:rPr>
        <w:t>32</w:t>
      </w:r>
      <w:r>
        <w:rPr>
          <w:noProof/>
        </w:rPr>
        <w:fldChar w:fldCharType="end"/>
      </w:r>
    </w:p>
    <w:p w14:paraId="6F4DC063" w14:textId="77777777" w:rsidR="00305326" w:rsidRDefault="00305326">
      <w:pPr>
        <w:pStyle w:val="42"/>
        <w:rPr>
          <w:rFonts w:asciiTheme="minorHAnsi" w:hAnsiTheme="minorHAnsi" w:cstheme="minorBidi"/>
          <w:noProof/>
          <w:kern w:val="2"/>
          <w:sz w:val="21"/>
          <w:szCs w:val="22"/>
          <w:lang w:val="en-US" w:eastAsia="zh-CN"/>
        </w:rPr>
      </w:pPr>
      <w:r>
        <w:rPr>
          <w:noProof/>
        </w:rPr>
        <w:t>5.11.2.1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_Toc136288191 \h </w:instrText>
      </w:r>
      <w:r>
        <w:rPr>
          <w:noProof/>
        </w:rPr>
      </w:r>
      <w:r>
        <w:rPr>
          <w:noProof/>
        </w:rPr>
        <w:fldChar w:fldCharType="separate"/>
      </w:r>
      <w:r>
        <w:rPr>
          <w:noProof/>
        </w:rPr>
        <w:t>32</w:t>
      </w:r>
      <w:r>
        <w:rPr>
          <w:noProof/>
        </w:rPr>
        <w:fldChar w:fldCharType="end"/>
      </w:r>
    </w:p>
    <w:p w14:paraId="14DA986B" w14:textId="77777777" w:rsidR="00305326" w:rsidRDefault="00305326">
      <w:pPr>
        <w:pStyle w:val="42"/>
        <w:rPr>
          <w:rFonts w:asciiTheme="minorHAnsi" w:hAnsiTheme="minorHAnsi" w:cstheme="minorBidi"/>
          <w:noProof/>
          <w:kern w:val="2"/>
          <w:sz w:val="21"/>
          <w:szCs w:val="22"/>
          <w:lang w:val="en-US" w:eastAsia="zh-CN"/>
        </w:rPr>
      </w:pPr>
      <w:r>
        <w:rPr>
          <w:noProof/>
        </w:rPr>
        <w:t>5.11.2.2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_Toc136288192 \h </w:instrText>
      </w:r>
      <w:r>
        <w:rPr>
          <w:noProof/>
        </w:rPr>
      </w:r>
      <w:r>
        <w:rPr>
          <w:noProof/>
        </w:rPr>
        <w:fldChar w:fldCharType="separate"/>
      </w:r>
      <w:r>
        <w:rPr>
          <w:noProof/>
        </w:rPr>
        <w:t>32</w:t>
      </w:r>
      <w:r>
        <w:rPr>
          <w:noProof/>
        </w:rPr>
        <w:fldChar w:fldCharType="end"/>
      </w:r>
    </w:p>
    <w:p w14:paraId="2115FD7E" w14:textId="77777777" w:rsidR="00305326" w:rsidRDefault="00305326">
      <w:pPr>
        <w:pStyle w:val="22"/>
        <w:rPr>
          <w:rFonts w:asciiTheme="minorHAnsi" w:hAnsiTheme="minorHAnsi" w:cstheme="minorBidi"/>
          <w:noProof/>
          <w:kern w:val="2"/>
          <w:sz w:val="21"/>
          <w:szCs w:val="22"/>
          <w:lang w:val="en-US" w:eastAsia="zh-CN"/>
        </w:rPr>
      </w:pPr>
      <w:r>
        <w:rPr>
          <w:noProof/>
        </w:rPr>
        <w:t>5.12</w:t>
      </w:r>
      <w:r>
        <w:rPr>
          <w:rFonts w:asciiTheme="minorHAnsi" w:hAnsiTheme="minorHAnsi" w:cstheme="minorBidi"/>
          <w:noProof/>
          <w:kern w:val="2"/>
          <w:sz w:val="21"/>
          <w:szCs w:val="22"/>
          <w:lang w:val="en-US" w:eastAsia="zh-CN"/>
        </w:rPr>
        <w:tab/>
      </w:r>
      <w:r>
        <w:rPr>
          <w:noProof/>
        </w:rPr>
        <w:t>CA_n29-n70-n71</w:t>
      </w:r>
      <w:r>
        <w:rPr>
          <w:noProof/>
        </w:rPr>
        <w:tab/>
      </w:r>
      <w:r>
        <w:rPr>
          <w:noProof/>
        </w:rPr>
        <w:fldChar w:fldCharType="begin"/>
      </w:r>
      <w:r>
        <w:rPr>
          <w:noProof/>
        </w:rPr>
        <w:instrText xml:space="preserve"> PAGEREF _Toc136288193 \h </w:instrText>
      </w:r>
      <w:r>
        <w:rPr>
          <w:noProof/>
        </w:rPr>
      </w:r>
      <w:r>
        <w:rPr>
          <w:noProof/>
        </w:rPr>
        <w:fldChar w:fldCharType="separate"/>
      </w:r>
      <w:r>
        <w:rPr>
          <w:noProof/>
        </w:rPr>
        <w:t>32</w:t>
      </w:r>
      <w:r>
        <w:rPr>
          <w:noProof/>
        </w:rPr>
        <w:fldChar w:fldCharType="end"/>
      </w:r>
    </w:p>
    <w:p w14:paraId="63AA7C39" w14:textId="77777777" w:rsidR="00305326" w:rsidRDefault="00305326">
      <w:pPr>
        <w:pStyle w:val="33"/>
        <w:rPr>
          <w:rFonts w:asciiTheme="minorHAnsi" w:hAnsiTheme="minorHAnsi" w:cstheme="minorBidi"/>
          <w:noProof/>
          <w:kern w:val="2"/>
          <w:sz w:val="21"/>
          <w:szCs w:val="22"/>
          <w:lang w:val="en-US" w:eastAsia="zh-CN"/>
        </w:rPr>
      </w:pPr>
      <w:r>
        <w:rPr>
          <w:noProof/>
        </w:rPr>
        <w:t>5.12.1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_Toc136288194 \h </w:instrText>
      </w:r>
      <w:r>
        <w:rPr>
          <w:noProof/>
        </w:rPr>
      </w:r>
      <w:r>
        <w:rPr>
          <w:noProof/>
        </w:rPr>
        <w:fldChar w:fldCharType="separate"/>
      </w:r>
      <w:r>
        <w:rPr>
          <w:noProof/>
        </w:rPr>
        <w:t>32</w:t>
      </w:r>
      <w:r>
        <w:rPr>
          <w:noProof/>
        </w:rPr>
        <w:fldChar w:fldCharType="end"/>
      </w:r>
    </w:p>
    <w:p w14:paraId="1E6C926A" w14:textId="77777777" w:rsidR="00305326" w:rsidRDefault="00305326">
      <w:pPr>
        <w:pStyle w:val="42"/>
        <w:rPr>
          <w:rFonts w:asciiTheme="minorHAnsi" w:hAnsiTheme="minorHAnsi" w:cstheme="minorBidi"/>
          <w:noProof/>
          <w:kern w:val="2"/>
          <w:sz w:val="21"/>
          <w:szCs w:val="22"/>
          <w:lang w:val="en-US" w:eastAsia="zh-CN"/>
        </w:rPr>
      </w:pPr>
      <w:r>
        <w:rPr>
          <w:noProof/>
        </w:rPr>
        <w:t>5.12.1.1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_Toc136288195 \h </w:instrText>
      </w:r>
      <w:r>
        <w:rPr>
          <w:noProof/>
        </w:rPr>
      </w:r>
      <w:r>
        <w:rPr>
          <w:noProof/>
        </w:rPr>
        <w:fldChar w:fldCharType="separate"/>
      </w:r>
      <w:r>
        <w:rPr>
          <w:noProof/>
        </w:rPr>
        <w:t>32</w:t>
      </w:r>
      <w:r>
        <w:rPr>
          <w:noProof/>
        </w:rPr>
        <w:fldChar w:fldCharType="end"/>
      </w:r>
    </w:p>
    <w:p w14:paraId="4639C213" w14:textId="77777777" w:rsidR="00305326" w:rsidRDefault="00305326">
      <w:pPr>
        <w:pStyle w:val="42"/>
        <w:rPr>
          <w:rFonts w:asciiTheme="minorHAnsi" w:hAnsiTheme="minorHAnsi" w:cstheme="minorBidi"/>
          <w:noProof/>
          <w:kern w:val="2"/>
          <w:sz w:val="21"/>
          <w:szCs w:val="22"/>
          <w:lang w:val="en-US" w:eastAsia="zh-CN"/>
        </w:rPr>
      </w:pPr>
      <w:r>
        <w:rPr>
          <w:noProof/>
        </w:rPr>
        <w:t>5.12.1.2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_Toc136288196 \h </w:instrText>
      </w:r>
      <w:r>
        <w:rPr>
          <w:noProof/>
        </w:rPr>
      </w:r>
      <w:r>
        <w:rPr>
          <w:noProof/>
        </w:rPr>
        <w:fldChar w:fldCharType="separate"/>
      </w:r>
      <w:r>
        <w:rPr>
          <w:noProof/>
        </w:rPr>
        <w:t>33</w:t>
      </w:r>
      <w:r>
        <w:rPr>
          <w:noProof/>
        </w:rPr>
        <w:fldChar w:fldCharType="end"/>
      </w:r>
    </w:p>
    <w:p w14:paraId="30D73D60" w14:textId="77777777" w:rsidR="00305326" w:rsidRDefault="00305326">
      <w:pPr>
        <w:pStyle w:val="42"/>
        <w:rPr>
          <w:rFonts w:asciiTheme="minorHAnsi" w:hAnsiTheme="minorHAnsi" w:cstheme="minorBidi"/>
          <w:noProof/>
          <w:kern w:val="2"/>
          <w:sz w:val="21"/>
          <w:szCs w:val="22"/>
          <w:lang w:val="en-US" w:eastAsia="zh-CN"/>
        </w:rPr>
      </w:pPr>
      <w:r>
        <w:rPr>
          <w:noProof/>
        </w:rPr>
        <w:t>5.12.1.3</w:t>
      </w:r>
      <w:r>
        <w:rPr>
          <w:rFonts w:asciiTheme="minorHAnsi" w:hAnsiTheme="minorHAnsi" w:cstheme="minorBidi"/>
          <w:noProof/>
          <w:kern w:val="2"/>
          <w:sz w:val="21"/>
          <w:szCs w:val="22"/>
          <w:lang w:val="en-US" w:eastAsia="zh-CN"/>
        </w:rPr>
        <w:tab/>
      </w:r>
      <w:r>
        <w:rPr>
          <w:noProof/>
        </w:rPr>
        <w:t>∆T</w:t>
      </w:r>
      <w:r w:rsidRPr="00BA6DE6">
        <w:rPr>
          <w:noProof/>
          <w:vertAlign w:val="subscript"/>
        </w:rPr>
        <w:t>IB,c</w:t>
      </w:r>
      <w:r>
        <w:rPr>
          <w:noProof/>
        </w:rPr>
        <w:t xml:space="preserve"> and ∆R</w:t>
      </w:r>
      <w:r w:rsidRPr="00BA6DE6">
        <w:rPr>
          <w:noProof/>
          <w:vertAlign w:val="subscript"/>
        </w:rPr>
        <w:t>IB,c</w:t>
      </w:r>
      <w:r>
        <w:rPr>
          <w:noProof/>
        </w:rPr>
        <w:t xml:space="preserve"> values</w:t>
      </w:r>
      <w:r>
        <w:rPr>
          <w:noProof/>
        </w:rPr>
        <w:tab/>
      </w:r>
      <w:r>
        <w:rPr>
          <w:noProof/>
        </w:rPr>
        <w:fldChar w:fldCharType="begin"/>
      </w:r>
      <w:r>
        <w:rPr>
          <w:noProof/>
        </w:rPr>
        <w:instrText xml:space="preserve"> PAGEREF _Toc136288197 \h </w:instrText>
      </w:r>
      <w:r>
        <w:rPr>
          <w:noProof/>
        </w:rPr>
      </w:r>
      <w:r>
        <w:rPr>
          <w:noProof/>
        </w:rPr>
        <w:fldChar w:fldCharType="separate"/>
      </w:r>
      <w:r>
        <w:rPr>
          <w:noProof/>
        </w:rPr>
        <w:t>33</w:t>
      </w:r>
      <w:r>
        <w:rPr>
          <w:noProof/>
        </w:rPr>
        <w:fldChar w:fldCharType="end"/>
      </w:r>
    </w:p>
    <w:p w14:paraId="4C5A69FC" w14:textId="77777777" w:rsidR="00305326" w:rsidRDefault="00305326">
      <w:pPr>
        <w:pStyle w:val="33"/>
        <w:rPr>
          <w:rFonts w:asciiTheme="minorHAnsi" w:hAnsiTheme="minorHAnsi" w:cstheme="minorBidi"/>
          <w:noProof/>
          <w:kern w:val="2"/>
          <w:sz w:val="21"/>
          <w:szCs w:val="22"/>
          <w:lang w:val="en-US" w:eastAsia="zh-CN"/>
        </w:rPr>
      </w:pPr>
      <w:r>
        <w:rPr>
          <w:noProof/>
        </w:rPr>
        <w:t>5.12.2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_Toc136288198 \h </w:instrText>
      </w:r>
      <w:r>
        <w:rPr>
          <w:noProof/>
        </w:rPr>
      </w:r>
      <w:r>
        <w:rPr>
          <w:noProof/>
        </w:rPr>
        <w:fldChar w:fldCharType="separate"/>
      </w:r>
      <w:r>
        <w:rPr>
          <w:noProof/>
        </w:rPr>
        <w:t>33</w:t>
      </w:r>
      <w:r>
        <w:rPr>
          <w:noProof/>
        </w:rPr>
        <w:fldChar w:fldCharType="end"/>
      </w:r>
    </w:p>
    <w:p w14:paraId="43A0C7C8" w14:textId="77777777" w:rsidR="00305326" w:rsidRDefault="00305326">
      <w:pPr>
        <w:pStyle w:val="42"/>
        <w:rPr>
          <w:rFonts w:asciiTheme="minorHAnsi" w:hAnsiTheme="minorHAnsi" w:cstheme="minorBidi"/>
          <w:noProof/>
          <w:kern w:val="2"/>
          <w:sz w:val="21"/>
          <w:szCs w:val="22"/>
          <w:lang w:val="en-US" w:eastAsia="zh-CN"/>
        </w:rPr>
      </w:pPr>
      <w:r>
        <w:rPr>
          <w:noProof/>
        </w:rPr>
        <w:t>5.12.2.1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_Toc136288199 \h </w:instrText>
      </w:r>
      <w:r>
        <w:rPr>
          <w:noProof/>
        </w:rPr>
      </w:r>
      <w:r>
        <w:rPr>
          <w:noProof/>
        </w:rPr>
        <w:fldChar w:fldCharType="separate"/>
      </w:r>
      <w:r>
        <w:rPr>
          <w:noProof/>
        </w:rPr>
        <w:t>33</w:t>
      </w:r>
      <w:r>
        <w:rPr>
          <w:noProof/>
        </w:rPr>
        <w:fldChar w:fldCharType="end"/>
      </w:r>
    </w:p>
    <w:p w14:paraId="0A1D1854" w14:textId="77777777" w:rsidR="00305326" w:rsidRDefault="00305326">
      <w:pPr>
        <w:pStyle w:val="42"/>
        <w:rPr>
          <w:rFonts w:asciiTheme="minorHAnsi" w:hAnsiTheme="minorHAnsi" w:cstheme="minorBidi"/>
          <w:noProof/>
          <w:kern w:val="2"/>
          <w:sz w:val="21"/>
          <w:szCs w:val="22"/>
          <w:lang w:val="en-US" w:eastAsia="zh-CN"/>
        </w:rPr>
      </w:pPr>
      <w:r>
        <w:rPr>
          <w:noProof/>
        </w:rPr>
        <w:t>5.12.2.2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_Toc136288200 \h </w:instrText>
      </w:r>
      <w:r>
        <w:rPr>
          <w:noProof/>
        </w:rPr>
      </w:r>
      <w:r>
        <w:rPr>
          <w:noProof/>
        </w:rPr>
        <w:fldChar w:fldCharType="separate"/>
      </w:r>
      <w:r>
        <w:rPr>
          <w:noProof/>
        </w:rPr>
        <w:t>33</w:t>
      </w:r>
      <w:r>
        <w:rPr>
          <w:noProof/>
        </w:rPr>
        <w:fldChar w:fldCharType="end"/>
      </w:r>
    </w:p>
    <w:p w14:paraId="193B0BBC" w14:textId="77777777" w:rsidR="00305326" w:rsidRDefault="00305326">
      <w:pPr>
        <w:pStyle w:val="22"/>
        <w:rPr>
          <w:rFonts w:asciiTheme="minorHAnsi" w:hAnsiTheme="minorHAnsi" w:cstheme="minorBidi"/>
          <w:noProof/>
          <w:kern w:val="2"/>
          <w:sz w:val="21"/>
          <w:szCs w:val="22"/>
          <w:lang w:val="en-US" w:eastAsia="zh-CN"/>
        </w:rPr>
      </w:pPr>
      <w:r>
        <w:rPr>
          <w:noProof/>
        </w:rPr>
        <w:t>5.13</w:t>
      </w:r>
      <w:r>
        <w:rPr>
          <w:rFonts w:asciiTheme="minorHAnsi" w:hAnsiTheme="minorHAnsi" w:cstheme="minorBidi"/>
          <w:noProof/>
          <w:kern w:val="2"/>
          <w:sz w:val="21"/>
          <w:szCs w:val="22"/>
          <w:lang w:val="en-US" w:eastAsia="zh-CN"/>
        </w:rPr>
        <w:tab/>
      </w:r>
      <w:r>
        <w:rPr>
          <w:noProof/>
        </w:rPr>
        <w:t>CA_n48-n71-n77</w:t>
      </w:r>
      <w:r>
        <w:rPr>
          <w:noProof/>
        </w:rPr>
        <w:tab/>
      </w:r>
      <w:r>
        <w:rPr>
          <w:noProof/>
        </w:rPr>
        <w:fldChar w:fldCharType="begin"/>
      </w:r>
      <w:r>
        <w:rPr>
          <w:noProof/>
        </w:rPr>
        <w:instrText xml:space="preserve"> PAGEREF _Toc136288201 \h </w:instrText>
      </w:r>
      <w:r>
        <w:rPr>
          <w:noProof/>
        </w:rPr>
      </w:r>
      <w:r>
        <w:rPr>
          <w:noProof/>
        </w:rPr>
        <w:fldChar w:fldCharType="separate"/>
      </w:r>
      <w:r>
        <w:rPr>
          <w:noProof/>
        </w:rPr>
        <w:t>34</w:t>
      </w:r>
      <w:r>
        <w:rPr>
          <w:noProof/>
        </w:rPr>
        <w:fldChar w:fldCharType="end"/>
      </w:r>
    </w:p>
    <w:p w14:paraId="093DEE23" w14:textId="77777777" w:rsidR="00305326" w:rsidRDefault="00305326">
      <w:pPr>
        <w:pStyle w:val="33"/>
        <w:rPr>
          <w:rFonts w:asciiTheme="minorHAnsi" w:hAnsiTheme="minorHAnsi" w:cstheme="minorBidi"/>
          <w:noProof/>
          <w:kern w:val="2"/>
          <w:sz w:val="21"/>
          <w:szCs w:val="22"/>
          <w:lang w:val="en-US" w:eastAsia="zh-CN"/>
        </w:rPr>
      </w:pPr>
      <w:r>
        <w:rPr>
          <w:noProof/>
        </w:rPr>
        <w:t>5.13.1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_Toc136288202 \h </w:instrText>
      </w:r>
      <w:r>
        <w:rPr>
          <w:noProof/>
        </w:rPr>
      </w:r>
      <w:r>
        <w:rPr>
          <w:noProof/>
        </w:rPr>
        <w:fldChar w:fldCharType="separate"/>
      </w:r>
      <w:r>
        <w:rPr>
          <w:noProof/>
        </w:rPr>
        <w:t>34</w:t>
      </w:r>
      <w:r>
        <w:rPr>
          <w:noProof/>
        </w:rPr>
        <w:fldChar w:fldCharType="end"/>
      </w:r>
    </w:p>
    <w:p w14:paraId="27E56917" w14:textId="77777777" w:rsidR="00305326" w:rsidRDefault="00305326">
      <w:pPr>
        <w:pStyle w:val="42"/>
        <w:rPr>
          <w:rFonts w:asciiTheme="minorHAnsi" w:hAnsiTheme="minorHAnsi" w:cstheme="minorBidi"/>
          <w:noProof/>
          <w:kern w:val="2"/>
          <w:sz w:val="21"/>
          <w:szCs w:val="22"/>
          <w:lang w:val="en-US" w:eastAsia="zh-CN"/>
        </w:rPr>
      </w:pPr>
      <w:r>
        <w:rPr>
          <w:noProof/>
        </w:rPr>
        <w:t>5.13.1.1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_Toc136288203 \h </w:instrText>
      </w:r>
      <w:r>
        <w:rPr>
          <w:noProof/>
        </w:rPr>
      </w:r>
      <w:r>
        <w:rPr>
          <w:noProof/>
        </w:rPr>
        <w:fldChar w:fldCharType="separate"/>
      </w:r>
      <w:r>
        <w:rPr>
          <w:noProof/>
        </w:rPr>
        <w:t>34</w:t>
      </w:r>
      <w:r>
        <w:rPr>
          <w:noProof/>
        </w:rPr>
        <w:fldChar w:fldCharType="end"/>
      </w:r>
    </w:p>
    <w:p w14:paraId="26FD6FEC" w14:textId="77777777" w:rsidR="00305326" w:rsidRDefault="00305326">
      <w:pPr>
        <w:pStyle w:val="42"/>
        <w:rPr>
          <w:rFonts w:asciiTheme="minorHAnsi" w:hAnsiTheme="minorHAnsi" w:cstheme="minorBidi"/>
          <w:noProof/>
          <w:kern w:val="2"/>
          <w:sz w:val="21"/>
          <w:szCs w:val="22"/>
          <w:lang w:val="en-US" w:eastAsia="zh-CN"/>
        </w:rPr>
      </w:pPr>
      <w:r>
        <w:rPr>
          <w:noProof/>
        </w:rPr>
        <w:t>5.13.1.2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_Toc136288204 \h </w:instrText>
      </w:r>
      <w:r>
        <w:rPr>
          <w:noProof/>
        </w:rPr>
      </w:r>
      <w:r>
        <w:rPr>
          <w:noProof/>
        </w:rPr>
        <w:fldChar w:fldCharType="separate"/>
      </w:r>
      <w:r>
        <w:rPr>
          <w:noProof/>
        </w:rPr>
        <w:t>34</w:t>
      </w:r>
      <w:r>
        <w:rPr>
          <w:noProof/>
        </w:rPr>
        <w:fldChar w:fldCharType="end"/>
      </w:r>
    </w:p>
    <w:p w14:paraId="63BB7F08" w14:textId="77777777" w:rsidR="00305326" w:rsidRDefault="00305326">
      <w:pPr>
        <w:pStyle w:val="42"/>
        <w:rPr>
          <w:rFonts w:asciiTheme="minorHAnsi" w:hAnsiTheme="minorHAnsi" w:cstheme="minorBidi"/>
          <w:noProof/>
          <w:kern w:val="2"/>
          <w:sz w:val="21"/>
          <w:szCs w:val="22"/>
          <w:lang w:val="en-US" w:eastAsia="zh-CN"/>
        </w:rPr>
      </w:pPr>
      <w:r>
        <w:rPr>
          <w:noProof/>
        </w:rPr>
        <w:t>5.13.1.3</w:t>
      </w:r>
      <w:r>
        <w:rPr>
          <w:rFonts w:asciiTheme="minorHAnsi" w:hAnsiTheme="minorHAnsi" w:cstheme="minorBidi"/>
          <w:noProof/>
          <w:kern w:val="2"/>
          <w:sz w:val="21"/>
          <w:szCs w:val="22"/>
          <w:lang w:val="en-US" w:eastAsia="zh-CN"/>
        </w:rPr>
        <w:tab/>
      </w:r>
      <w:r>
        <w:rPr>
          <w:noProof/>
        </w:rPr>
        <w:t>∆T</w:t>
      </w:r>
      <w:r w:rsidRPr="00BA6DE6">
        <w:rPr>
          <w:noProof/>
          <w:vertAlign w:val="subscript"/>
        </w:rPr>
        <w:t>IB,c</w:t>
      </w:r>
      <w:r>
        <w:rPr>
          <w:noProof/>
        </w:rPr>
        <w:t xml:space="preserve"> and ∆R</w:t>
      </w:r>
      <w:r w:rsidRPr="00BA6DE6">
        <w:rPr>
          <w:noProof/>
          <w:vertAlign w:val="subscript"/>
        </w:rPr>
        <w:t>IB,c</w:t>
      </w:r>
      <w:r>
        <w:rPr>
          <w:noProof/>
        </w:rPr>
        <w:t xml:space="preserve"> values</w:t>
      </w:r>
      <w:r>
        <w:rPr>
          <w:noProof/>
        </w:rPr>
        <w:tab/>
      </w:r>
      <w:r>
        <w:rPr>
          <w:noProof/>
        </w:rPr>
        <w:fldChar w:fldCharType="begin"/>
      </w:r>
      <w:r>
        <w:rPr>
          <w:noProof/>
        </w:rPr>
        <w:instrText xml:space="preserve"> PAGEREF _Toc136288205 \h </w:instrText>
      </w:r>
      <w:r>
        <w:rPr>
          <w:noProof/>
        </w:rPr>
      </w:r>
      <w:r>
        <w:rPr>
          <w:noProof/>
        </w:rPr>
        <w:fldChar w:fldCharType="separate"/>
      </w:r>
      <w:r>
        <w:rPr>
          <w:noProof/>
        </w:rPr>
        <w:t>34</w:t>
      </w:r>
      <w:r>
        <w:rPr>
          <w:noProof/>
        </w:rPr>
        <w:fldChar w:fldCharType="end"/>
      </w:r>
    </w:p>
    <w:p w14:paraId="2B054EFE" w14:textId="77777777" w:rsidR="00305326" w:rsidRDefault="00305326">
      <w:pPr>
        <w:pStyle w:val="33"/>
        <w:rPr>
          <w:rFonts w:asciiTheme="minorHAnsi" w:hAnsiTheme="minorHAnsi" w:cstheme="minorBidi"/>
          <w:noProof/>
          <w:kern w:val="2"/>
          <w:sz w:val="21"/>
          <w:szCs w:val="22"/>
          <w:lang w:val="en-US" w:eastAsia="zh-CN"/>
        </w:rPr>
      </w:pPr>
      <w:r>
        <w:rPr>
          <w:noProof/>
        </w:rPr>
        <w:t>5.13.2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_Toc136288206 \h </w:instrText>
      </w:r>
      <w:r>
        <w:rPr>
          <w:noProof/>
        </w:rPr>
      </w:r>
      <w:r>
        <w:rPr>
          <w:noProof/>
        </w:rPr>
        <w:fldChar w:fldCharType="separate"/>
      </w:r>
      <w:r>
        <w:rPr>
          <w:noProof/>
        </w:rPr>
        <w:t>34</w:t>
      </w:r>
      <w:r>
        <w:rPr>
          <w:noProof/>
        </w:rPr>
        <w:fldChar w:fldCharType="end"/>
      </w:r>
    </w:p>
    <w:p w14:paraId="05B42E22" w14:textId="77777777" w:rsidR="00305326" w:rsidRDefault="00305326">
      <w:pPr>
        <w:pStyle w:val="42"/>
        <w:rPr>
          <w:rFonts w:asciiTheme="minorHAnsi" w:hAnsiTheme="minorHAnsi" w:cstheme="minorBidi"/>
          <w:noProof/>
          <w:kern w:val="2"/>
          <w:sz w:val="21"/>
          <w:szCs w:val="22"/>
          <w:lang w:val="en-US" w:eastAsia="zh-CN"/>
        </w:rPr>
      </w:pPr>
      <w:r>
        <w:rPr>
          <w:noProof/>
        </w:rPr>
        <w:t>5.13.2.1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_Toc136288207 \h </w:instrText>
      </w:r>
      <w:r>
        <w:rPr>
          <w:noProof/>
        </w:rPr>
      </w:r>
      <w:r>
        <w:rPr>
          <w:noProof/>
        </w:rPr>
        <w:fldChar w:fldCharType="separate"/>
      </w:r>
      <w:r>
        <w:rPr>
          <w:noProof/>
        </w:rPr>
        <w:t>34</w:t>
      </w:r>
      <w:r>
        <w:rPr>
          <w:noProof/>
        </w:rPr>
        <w:fldChar w:fldCharType="end"/>
      </w:r>
    </w:p>
    <w:p w14:paraId="6C5A893E" w14:textId="77777777" w:rsidR="00305326" w:rsidRDefault="00305326">
      <w:pPr>
        <w:pStyle w:val="42"/>
        <w:rPr>
          <w:rFonts w:asciiTheme="minorHAnsi" w:hAnsiTheme="minorHAnsi" w:cstheme="minorBidi"/>
          <w:noProof/>
          <w:kern w:val="2"/>
          <w:sz w:val="21"/>
          <w:szCs w:val="22"/>
          <w:lang w:val="en-US" w:eastAsia="zh-CN"/>
        </w:rPr>
      </w:pPr>
      <w:r>
        <w:rPr>
          <w:noProof/>
        </w:rPr>
        <w:t>5.13.2.2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_Toc136288208 \h </w:instrText>
      </w:r>
      <w:r>
        <w:rPr>
          <w:noProof/>
        </w:rPr>
      </w:r>
      <w:r>
        <w:rPr>
          <w:noProof/>
        </w:rPr>
        <w:fldChar w:fldCharType="separate"/>
      </w:r>
      <w:r>
        <w:rPr>
          <w:noProof/>
        </w:rPr>
        <w:t>36</w:t>
      </w:r>
      <w:r>
        <w:rPr>
          <w:noProof/>
        </w:rPr>
        <w:fldChar w:fldCharType="end"/>
      </w:r>
    </w:p>
    <w:p w14:paraId="685006E2" w14:textId="77777777" w:rsidR="00305326" w:rsidRDefault="00305326">
      <w:pPr>
        <w:pStyle w:val="22"/>
        <w:rPr>
          <w:rFonts w:asciiTheme="minorHAnsi" w:hAnsiTheme="minorHAnsi" w:cstheme="minorBidi"/>
          <w:noProof/>
          <w:kern w:val="2"/>
          <w:sz w:val="21"/>
          <w:szCs w:val="22"/>
          <w:lang w:val="en-US" w:eastAsia="zh-CN"/>
        </w:rPr>
      </w:pPr>
      <w:r>
        <w:rPr>
          <w:noProof/>
        </w:rPr>
        <w:t>5.14</w:t>
      </w:r>
      <w:r>
        <w:rPr>
          <w:rFonts w:asciiTheme="minorHAnsi" w:hAnsiTheme="minorHAnsi" w:cstheme="minorBidi"/>
          <w:noProof/>
          <w:kern w:val="2"/>
          <w:sz w:val="21"/>
          <w:szCs w:val="22"/>
          <w:lang w:val="en-US" w:eastAsia="zh-CN"/>
        </w:rPr>
        <w:tab/>
      </w:r>
      <w:r>
        <w:rPr>
          <w:noProof/>
        </w:rPr>
        <w:t>CA_n1-n3-n38</w:t>
      </w:r>
      <w:r>
        <w:rPr>
          <w:noProof/>
        </w:rPr>
        <w:tab/>
      </w:r>
      <w:r>
        <w:rPr>
          <w:noProof/>
        </w:rPr>
        <w:fldChar w:fldCharType="begin"/>
      </w:r>
      <w:r>
        <w:rPr>
          <w:noProof/>
        </w:rPr>
        <w:instrText xml:space="preserve"> PAGEREF _Toc136288209 \h </w:instrText>
      </w:r>
      <w:r>
        <w:rPr>
          <w:noProof/>
        </w:rPr>
      </w:r>
      <w:r>
        <w:rPr>
          <w:noProof/>
        </w:rPr>
        <w:fldChar w:fldCharType="separate"/>
      </w:r>
      <w:r>
        <w:rPr>
          <w:noProof/>
        </w:rPr>
        <w:t>36</w:t>
      </w:r>
      <w:r>
        <w:rPr>
          <w:noProof/>
        </w:rPr>
        <w:fldChar w:fldCharType="end"/>
      </w:r>
    </w:p>
    <w:p w14:paraId="6124F393" w14:textId="77777777" w:rsidR="00305326" w:rsidRDefault="00305326">
      <w:pPr>
        <w:pStyle w:val="33"/>
        <w:rPr>
          <w:rFonts w:asciiTheme="minorHAnsi" w:hAnsiTheme="minorHAnsi" w:cstheme="minorBidi"/>
          <w:noProof/>
          <w:kern w:val="2"/>
          <w:sz w:val="21"/>
          <w:szCs w:val="22"/>
          <w:lang w:val="en-US" w:eastAsia="zh-CN"/>
        </w:rPr>
      </w:pPr>
      <w:r>
        <w:rPr>
          <w:noProof/>
        </w:rPr>
        <w:t>5.14.1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_Toc136288210 \h </w:instrText>
      </w:r>
      <w:r>
        <w:rPr>
          <w:noProof/>
        </w:rPr>
      </w:r>
      <w:r>
        <w:rPr>
          <w:noProof/>
        </w:rPr>
        <w:fldChar w:fldCharType="separate"/>
      </w:r>
      <w:r>
        <w:rPr>
          <w:noProof/>
        </w:rPr>
        <w:t>36</w:t>
      </w:r>
      <w:r>
        <w:rPr>
          <w:noProof/>
        </w:rPr>
        <w:fldChar w:fldCharType="end"/>
      </w:r>
    </w:p>
    <w:p w14:paraId="61A148AF" w14:textId="77777777" w:rsidR="00305326" w:rsidRDefault="00305326">
      <w:pPr>
        <w:pStyle w:val="42"/>
        <w:rPr>
          <w:rFonts w:asciiTheme="minorHAnsi" w:hAnsiTheme="minorHAnsi" w:cstheme="minorBidi"/>
          <w:noProof/>
          <w:kern w:val="2"/>
          <w:sz w:val="21"/>
          <w:szCs w:val="22"/>
          <w:lang w:val="en-US" w:eastAsia="zh-CN"/>
        </w:rPr>
      </w:pPr>
      <w:r>
        <w:rPr>
          <w:noProof/>
        </w:rPr>
        <w:t>5.14.1.1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_Toc136288211 \h </w:instrText>
      </w:r>
      <w:r>
        <w:rPr>
          <w:noProof/>
        </w:rPr>
      </w:r>
      <w:r>
        <w:rPr>
          <w:noProof/>
        </w:rPr>
        <w:fldChar w:fldCharType="separate"/>
      </w:r>
      <w:r>
        <w:rPr>
          <w:noProof/>
        </w:rPr>
        <w:t>36</w:t>
      </w:r>
      <w:r>
        <w:rPr>
          <w:noProof/>
        </w:rPr>
        <w:fldChar w:fldCharType="end"/>
      </w:r>
    </w:p>
    <w:p w14:paraId="036E4C34" w14:textId="77777777" w:rsidR="00305326" w:rsidRDefault="00305326">
      <w:pPr>
        <w:pStyle w:val="42"/>
        <w:rPr>
          <w:rFonts w:asciiTheme="minorHAnsi" w:hAnsiTheme="minorHAnsi" w:cstheme="minorBidi"/>
          <w:noProof/>
          <w:kern w:val="2"/>
          <w:sz w:val="21"/>
          <w:szCs w:val="22"/>
          <w:lang w:val="en-US" w:eastAsia="zh-CN"/>
        </w:rPr>
      </w:pPr>
      <w:r>
        <w:rPr>
          <w:noProof/>
        </w:rPr>
        <w:t>5.14.1.2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_Toc136288212 \h </w:instrText>
      </w:r>
      <w:r>
        <w:rPr>
          <w:noProof/>
        </w:rPr>
      </w:r>
      <w:r>
        <w:rPr>
          <w:noProof/>
        </w:rPr>
        <w:fldChar w:fldCharType="separate"/>
      </w:r>
      <w:r>
        <w:rPr>
          <w:noProof/>
        </w:rPr>
        <w:t>37</w:t>
      </w:r>
      <w:r>
        <w:rPr>
          <w:noProof/>
        </w:rPr>
        <w:fldChar w:fldCharType="end"/>
      </w:r>
    </w:p>
    <w:p w14:paraId="396E0636" w14:textId="77777777" w:rsidR="00305326" w:rsidRDefault="00305326">
      <w:pPr>
        <w:pStyle w:val="42"/>
        <w:rPr>
          <w:rFonts w:asciiTheme="minorHAnsi" w:hAnsiTheme="minorHAnsi" w:cstheme="minorBidi"/>
          <w:noProof/>
          <w:kern w:val="2"/>
          <w:sz w:val="21"/>
          <w:szCs w:val="22"/>
          <w:lang w:val="en-US" w:eastAsia="zh-CN"/>
        </w:rPr>
      </w:pPr>
      <w:r>
        <w:rPr>
          <w:noProof/>
        </w:rPr>
        <w:t>5.14.1.3</w:t>
      </w:r>
      <w:r>
        <w:rPr>
          <w:rFonts w:asciiTheme="minorHAnsi" w:hAnsiTheme="minorHAnsi" w:cstheme="minorBidi"/>
          <w:noProof/>
          <w:kern w:val="2"/>
          <w:sz w:val="21"/>
          <w:szCs w:val="22"/>
          <w:lang w:val="en-US" w:eastAsia="zh-CN"/>
        </w:rPr>
        <w:tab/>
      </w:r>
      <w:r>
        <w:rPr>
          <w:noProof/>
        </w:rPr>
        <w:t>∆T</w:t>
      </w:r>
      <w:r w:rsidRPr="00BA6DE6">
        <w:rPr>
          <w:noProof/>
          <w:vertAlign w:val="subscript"/>
        </w:rPr>
        <w:t>IB,c</w:t>
      </w:r>
      <w:r>
        <w:rPr>
          <w:noProof/>
        </w:rPr>
        <w:t xml:space="preserve"> and ∆R</w:t>
      </w:r>
      <w:r w:rsidRPr="00BA6DE6">
        <w:rPr>
          <w:noProof/>
          <w:vertAlign w:val="subscript"/>
        </w:rPr>
        <w:t>IB,c</w:t>
      </w:r>
      <w:r>
        <w:rPr>
          <w:noProof/>
        </w:rPr>
        <w:t xml:space="preserve"> values</w:t>
      </w:r>
      <w:r>
        <w:rPr>
          <w:noProof/>
        </w:rPr>
        <w:tab/>
      </w:r>
      <w:r>
        <w:rPr>
          <w:noProof/>
        </w:rPr>
        <w:fldChar w:fldCharType="begin"/>
      </w:r>
      <w:r>
        <w:rPr>
          <w:noProof/>
        </w:rPr>
        <w:instrText xml:space="preserve"> PAGEREF _Toc136288213 \h </w:instrText>
      </w:r>
      <w:r>
        <w:rPr>
          <w:noProof/>
        </w:rPr>
      </w:r>
      <w:r>
        <w:rPr>
          <w:noProof/>
        </w:rPr>
        <w:fldChar w:fldCharType="separate"/>
      </w:r>
      <w:r>
        <w:rPr>
          <w:noProof/>
        </w:rPr>
        <w:t>37</w:t>
      </w:r>
      <w:r>
        <w:rPr>
          <w:noProof/>
        </w:rPr>
        <w:fldChar w:fldCharType="end"/>
      </w:r>
    </w:p>
    <w:p w14:paraId="4CF11C9C" w14:textId="77777777" w:rsidR="00305326" w:rsidRDefault="00305326">
      <w:pPr>
        <w:pStyle w:val="22"/>
        <w:rPr>
          <w:rFonts w:asciiTheme="minorHAnsi" w:hAnsiTheme="minorHAnsi" w:cstheme="minorBidi"/>
          <w:noProof/>
          <w:kern w:val="2"/>
          <w:sz w:val="21"/>
          <w:szCs w:val="22"/>
          <w:lang w:val="en-US" w:eastAsia="zh-CN"/>
        </w:rPr>
      </w:pPr>
      <w:r>
        <w:rPr>
          <w:noProof/>
        </w:rPr>
        <w:lastRenderedPageBreak/>
        <w:t>5.15</w:t>
      </w:r>
      <w:r>
        <w:rPr>
          <w:rFonts w:asciiTheme="minorHAnsi" w:hAnsiTheme="minorHAnsi" w:cstheme="minorBidi"/>
          <w:noProof/>
          <w:kern w:val="2"/>
          <w:sz w:val="21"/>
          <w:szCs w:val="22"/>
          <w:lang w:val="en-US" w:eastAsia="zh-CN"/>
        </w:rPr>
        <w:tab/>
      </w:r>
      <w:r>
        <w:rPr>
          <w:noProof/>
        </w:rPr>
        <w:t>CA_n1-n7-n38</w:t>
      </w:r>
      <w:r>
        <w:rPr>
          <w:noProof/>
        </w:rPr>
        <w:tab/>
      </w:r>
      <w:r>
        <w:rPr>
          <w:noProof/>
        </w:rPr>
        <w:fldChar w:fldCharType="begin"/>
      </w:r>
      <w:r>
        <w:rPr>
          <w:noProof/>
        </w:rPr>
        <w:instrText xml:space="preserve"> PAGEREF _Toc136288214 \h </w:instrText>
      </w:r>
      <w:r>
        <w:rPr>
          <w:noProof/>
        </w:rPr>
      </w:r>
      <w:r>
        <w:rPr>
          <w:noProof/>
        </w:rPr>
        <w:fldChar w:fldCharType="separate"/>
      </w:r>
      <w:r>
        <w:rPr>
          <w:noProof/>
        </w:rPr>
        <w:t>37</w:t>
      </w:r>
      <w:r>
        <w:rPr>
          <w:noProof/>
        </w:rPr>
        <w:fldChar w:fldCharType="end"/>
      </w:r>
    </w:p>
    <w:p w14:paraId="58E36217" w14:textId="77777777" w:rsidR="00305326" w:rsidRDefault="00305326">
      <w:pPr>
        <w:pStyle w:val="33"/>
        <w:rPr>
          <w:rFonts w:asciiTheme="minorHAnsi" w:hAnsiTheme="minorHAnsi" w:cstheme="minorBidi"/>
          <w:noProof/>
          <w:kern w:val="2"/>
          <w:sz w:val="21"/>
          <w:szCs w:val="22"/>
          <w:lang w:val="en-US" w:eastAsia="zh-CN"/>
        </w:rPr>
      </w:pPr>
      <w:r>
        <w:rPr>
          <w:noProof/>
        </w:rPr>
        <w:t>5.15.1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_Toc136288215 \h </w:instrText>
      </w:r>
      <w:r>
        <w:rPr>
          <w:noProof/>
        </w:rPr>
      </w:r>
      <w:r>
        <w:rPr>
          <w:noProof/>
        </w:rPr>
        <w:fldChar w:fldCharType="separate"/>
      </w:r>
      <w:r>
        <w:rPr>
          <w:noProof/>
        </w:rPr>
        <w:t>37</w:t>
      </w:r>
      <w:r>
        <w:rPr>
          <w:noProof/>
        </w:rPr>
        <w:fldChar w:fldCharType="end"/>
      </w:r>
    </w:p>
    <w:p w14:paraId="2636E8E5" w14:textId="77777777" w:rsidR="00305326" w:rsidRDefault="00305326">
      <w:pPr>
        <w:pStyle w:val="42"/>
        <w:rPr>
          <w:rFonts w:asciiTheme="minorHAnsi" w:hAnsiTheme="minorHAnsi" w:cstheme="minorBidi"/>
          <w:noProof/>
          <w:kern w:val="2"/>
          <w:sz w:val="21"/>
          <w:szCs w:val="22"/>
          <w:lang w:val="en-US" w:eastAsia="zh-CN"/>
        </w:rPr>
      </w:pPr>
      <w:r>
        <w:rPr>
          <w:noProof/>
        </w:rPr>
        <w:t>5.15.1.1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_Toc136288216 \h </w:instrText>
      </w:r>
      <w:r>
        <w:rPr>
          <w:noProof/>
        </w:rPr>
      </w:r>
      <w:r>
        <w:rPr>
          <w:noProof/>
        </w:rPr>
        <w:fldChar w:fldCharType="separate"/>
      </w:r>
      <w:r>
        <w:rPr>
          <w:noProof/>
        </w:rPr>
        <w:t>37</w:t>
      </w:r>
      <w:r>
        <w:rPr>
          <w:noProof/>
        </w:rPr>
        <w:fldChar w:fldCharType="end"/>
      </w:r>
    </w:p>
    <w:p w14:paraId="2391592F" w14:textId="77777777" w:rsidR="00305326" w:rsidRDefault="00305326">
      <w:pPr>
        <w:pStyle w:val="42"/>
        <w:rPr>
          <w:rFonts w:asciiTheme="minorHAnsi" w:hAnsiTheme="minorHAnsi" w:cstheme="minorBidi"/>
          <w:noProof/>
          <w:kern w:val="2"/>
          <w:sz w:val="21"/>
          <w:szCs w:val="22"/>
          <w:lang w:val="en-US" w:eastAsia="zh-CN"/>
        </w:rPr>
      </w:pPr>
      <w:r>
        <w:rPr>
          <w:noProof/>
        </w:rPr>
        <w:t>5.15.1.2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_Toc136288217 \h </w:instrText>
      </w:r>
      <w:r>
        <w:rPr>
          <w:noProof/>
        </w:rPr>
      </w:r>
      <w:r>
        <w:rPr>
          <w:noProof/>
        </w:rPr>
        <w:fldChar w:fldCharType="separate"/>
      </w:r>
      <w:r>
        <w:rPr>
          <w:noProof/>
        </w:rPr>
        <w:t>38</w:t>
      </w:r>
      <w:r>
        <w:rPr>
          <w:noProof/>
        </w:rPr>
        <w:fldChar w:fldCharType="end"/>
      </w:r>
    </w:p>
    <w:p w14:paraId="1A171833" w14:textId="77777777" w:rsidR="00305326" w:rsidRDefault="00305326">
      <w:pPr>
        <w:pStyle w:val="42"/>
        <w:rPr>
          <w:rFonts w:asciiTheme="minorHAnsi" w:hAnsiTheme="minorHAnsi" w:cstheme="minorBidi"/>
          <w:noProof/>
          <w:kern w:val="2"/>
          <w:sz w:val="21"/>
          <w:szCs w:val="22"/>
          <w:lang w:val="en-US" w:eastAsia="zh-CN"/>
        </w:rPr>
      </w:pPr>
      <w:r>
        <w:rPr>
          <w:noProof/>
        </w:rPr>
        <w:t>5.15.1.3</w:t>
      </w:r>
      <w:r>
        <w:rPr>
          <w:rFonts w:asciiTheme="minorHAnsi" w:hAnsiTheme="minorHAnsi" w:cstheme="minorBidi"/>
          <w:noProof/>
          <w:kern w:val="2"/>
          <w:sz w:val="21"/>
          <w:szCs w:val="22"/>
          <w:lang w:val="en-US" w:eastAsia="zh-CN"/>
        </w:rPr>
        <w:tab/>
      </w:r>
      <w:r>
        <w:rPr>
          <w:noProof/>
        </w:rPr>
        <w:t>∆T</w:t>
      </w:r>
      <w:r w:rsidRPr="00BA6DE6">
        <w:rPr>
          <w:noProof/>
          <w:vertAlign w:val="subscript"/>
        </w:rPr>
        <w:t>IB,c</w:t>
      </w:r>
      <w:r>
        <w:rPr>
          <w:noProof/>
        </w:rPr>
        <w:t xml:space="preserve"> and ∆R</w:t>
      </w:r>
      <w:r w:rsidRPr="00BA6DE6">
        <w:rPr>
          <w:noProof/>
          <w:vertAlign w:val="subscript"/>
        </w:rPr>
        <w:t>IB,c</w:t>
      </w:r>
      <w:r>
        <w:rPr>
          <w:noProof/>
        </w:rPr>
        <w:t xml:space="preserve"> values</w:t>
      </w:r>
      <w:r>
        <w:rPr>
          <w:noProof/>
        </w:rPr>
        <w:tab/>
      </w:r>
      <w:r>
        <w:rPr>
          <w:noProof/>
        </w:rPr>
        <w:fldChar w:fldCharType="begin"/>
      </w:r>
      <w:r>
        <w:rPr>
          <w:noProof/>
        </w:rPr>
        <w:instrText xml:space="preserve"> PAGEREF _Toc136288218 \h </w:instrText>
      </w:r>
      <w:r>
        <w:rPr>
          <w:noProof/>
        </w:rPr>
      </w:r>
      <w:r>
        <w:rPr>
          <w:noProof/>
        </w:rPr>
        <w:fldChar w:fldCharType="separate"/>
      </w:r>
      <w:r>
        <w:rPr>
          <w:noProof/>
        </w:rPr>
        <w:t>38</w:t>
      </w:r>
      <w:r>
        <w:rPr>
          <w:noProof/>
        </w:rPr>
        <w:fldChar w:fldCharType="end"/>
      </w:r>
    </w:p>
    <w:p w14:paraId="030811E1" w14:textId="77777777" w:rsidR="00305326" w:rsidRDefault="00305326">
      <w:pPr>
        <w:pStyle w:val="22"/>
        <w:rPr>
          <w:rFonts w:asciiTheme="minorHAnsi" w:hAnsiTheme="minorHAnsi" w:cstheme="minorBidi"/>
          <w:noProof/>
          <w:kern w:val="2"/>
          <w:sz w:val="21"/>
          <w:szCs w:val="22"/>
          <w:lang w:val="en-US" w:eastAsia="zh-CN"/>
        </w:rPr>
      </w:pPr>
      <w:r>
        <w:rPr>
          <w:noProof/>
        </w:rPr>
        <w:t>5.16</w:t>
      </w:r>
      <w:r>
        <w:rPr>
          <w:rFonts w:asciiTheme="minorHAnsi" w:hAnsiTheme="minorHAnsi" w:cstheme="minorBidi"/>
          <w:noProof/>
          <w:kern w:val="2"/>
          <w:sz w:val="21"/>
          <w:szCs w:val="22"/>
          <w:lang w:val="en-US" w:eastAsia="zh-CN"/>
        </w:rPr>
        <w:tab/>
      </w:r>
      <w:r>
        <w:rPr>
          <w:noProof/>
        </w:rPr>
        <w:t>CA_n3-n7-n38</w:t>
      </w:r>
      <w:r>
        <w:rPr>
          <w:noProof/>
        </w:rPr>
        <w:tab/>
      </w:r>
      <w:r>
        <w:rPr>
          <w:noProof/>
        </w:rPr>
        <w:fldChar w:fldCharType="begin"/>
      </w:r>
      <w:r>
        <w:rPr>
          <w:noProof/>
        </w:rPr>
        <w:instrText xml:space="preserve"> PAGEREF _Toc136288219 \h </w:instrText>
      </w:r>
      <w:r>
        <w:rPr>
          <w:noProof/>
        </w:rPr>
      </w:r>
      <w:r>
        <w:rPr>
          <w:noProof/>
        </w:rPr>
        <w:fldChar w:fldCharType="separate"/>
      </w:r>
      <w:r>
        <w:rPr>
          <w:noProof/>
        </w:rPr>
        <w:t>38</w:t>
      </w:r>
      <w:r>
        <w:rPr>
          <w:noProof/>
        </w:rPr>
        <w:fldChar w:fldCharType="end"/>
      </w:r>
    </w:p>
    <w:p w14:paraId="67A2A4CD" w14:textId="77777777" w:rsidR="00305326" w:rsidRDefault="00305326">
      <w:pPr>
        <w:pStyle w:val="33"/>
        <w:rPr>
          <w:rFonts w:asciiTheme="minorHAnsi" w:hAnsiTheme="minorHAnsi" w:cstheme="minorBidi"/>
          <w:noProof/>
          <w:kern w:val="2"/>
          <w:sz w:val="21"/>
          <w:szCs w:val="22"/>
          <w:lang w:val="en-US" w:eastAsia="zh-CN"/>
        </w:rPr>
      </w:pPr>
      <w:r>
        <w:rPr>
          <w:noProof/>
        </w:rPr>
        <w:t>5.16.1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_Toc136288220 \h </w:instrText>
      </w:r>
      <w:r>
        <w:rPr>
          <w:noProof/>
        </w:rPr>
      </w:r>
      <w:r>
        <w:rPr>
          <w:noProof/>
        </w:rPr>
        <w:fldChar w:fldCharType="separate"/>
      </w:r>
      <w:r>
        <w:rPr>
          <w:noProof/>
        </w:rPr>
        <w:t>38</w:t>
      </w:r>
      <w:r>
        <w:rPr>
          <w:noProof/>
        </w:rPr>
        <w:fldChar w:fldCharType="end"/>
      </w:r>
    </w:p>
    <w:p w14:paraId="659931ED" w14:textId="77777777" w:rsidR="00305326" w:rsidRDefault="00305326">
      <w:pPr>
        <w:pStyle w:val="42"/>
        <w:rPr>
          <w:rFonts w:asciiTheme="minorHAnsi" w:hAnsiTheme="minorHAnsi" w:cstheme="minorBidi"/>
          <w:noProof/>
          <w:kern w:val="2"/>
          <w:sz w:val="21"/>
          <w:szCs w:val="22"/>
          <w:lang w:val="en-US" w:eastAsia="zh-CN"/>
        </w:rPr>
      </w:pPr>
      <w:r>
        <w:rPr>
          <w:noProof/>
        </w:rPr>
        <w:t>5.16.1.1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_Toc136288221 \h </w:instrText>
      </w:r>
      <w:r>
        <w:rPr>
          <w:noProof/>
        </w:rPr>
      </w:r>
      <w:r>
        <w:rPr>
          <w:noProof/>
        </w:rPr>
        <w:fldChar w:fldCharType="separate"/>
      </w:r>
      <w:r>
        <w:rPr>
          <w:noProof/>
        </w:rPr>
        <w:t>38</w:t>
      </w:r>
      <w:r>
        <w:rPr>
          <w:noProof/>
        </w:rPr>
        <w:fldChar w:fldCharType="end"/>
      </w:r>
    </w:p>
    <w:p w14:paraId="411D3FB1" w14:textId="77777777" w:rsidR="00305326" w:rsidRDefault="00305326">
      <w:pPr>
        <w:pStyle w:val="42"/>
        <w:rPr>
          <w:rFonts w:asciiTheme="minorHAnsi" w:hAnsiTheme="minorHAnsi" w:cstheme="minorBidi"/>
          <w:noProof/>
          <w:kern w:val="2"/>
          <w:sz w:val="21"/>
          <w:szCs w:val="22"/>
          <w:lang w:val="en-US" w:eastAsia="zh-CN"/>
        </w:rPr>
      </w:pPr>
      <w:r>
        <w:rPr>
          <w:noProof/>
        </w:rPr>
        <w:t>5.16.1.2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_Toc136288222 \h </w:instrText>
      </w:r>
      <w:r>
        <w:rPr>
          <w:noProof/>
        </w:rPr>
      </w:r>
      <w:r>
        <w:rPr>
          <w:noProof/>
        </w:rPr>
        <w:fldChar w:fldCharType="separate"/>
      </w:r>
      <w:r>
        <w:rPr>
          <w:noProof/>
        </w:rPr>
        <w:t>38</w:t>
      </w:r>
      <w:r>
        <w:rPr>
          <w:noProof/>
        </w:rPr>
        <w:fldChar w:fldCharType="end"/>
      </w:r>
    </w:p>
    <w:p w14:paraId="1A21470A" w14:textId="77777777" w:rsidR="00305326" w:rsidRDefault="00305326">
      <w:pPr>
        <w:pStyle w:val="42"/>
        <w:rPr>
          <w:rFonts w:asciiTheme="minorHAnsi" w:hAnsiTheme="minorHAnsi" w:cstheme="minorBidi"/>
          <w:noProof/>
          <w:kern w:val="2"/>
          <w:sz w:val="21"/>
          <w:szCs w:val="22"/>
          <w:lang w:val="en-US" w:eastAsia="zh-CN"/>
        </w:rPr>
      </w:pPr>
      <w:r>
        <w:rPr>
          <w:noProof/>
        </w:rPr>
        <w:t>5.16.1.3</w:t>
      </w:r>
      <w:r>
        <w:rPr>
          <w:rFonts w:asciiTheme="minorHAnsi" w:hAnsiTheme="minorHAnsi" w:cstheme="minorBidi"/>
          <w:noProof/>
          <w:kern w:val="2"/>
          <w:sz w:val="21"/>
          <w:szCs w:val="22"/>
          <w:lang w:val="en-US" w:eastAsia="zh-CN"/>
        </w:rPr>
        <w:tab/>
      </w:r>
      <w:r>
        <w:rPr>
          <w:noProof/>
        </w:rPr>
        <w:t>∆T</w:t>
      </w:r>
      <w:r w:rsidRPr="00BA6DE6">
        <w:rPr>
          <w:noProof/>
          <w:vertAlign w:val="subscript"/>
        </w:rPr>
        <w:t>IB,c</w:t>
      </w:r>
      <w:r>
        <w:rPr>
          <w:noProof/>
        </w:rPr>
        <w:t xml:space="preserve"> and ∆R</w:t>
      </w:r>
      <w:r w:rsidRPr="00BA6DE6">
        <w:rPr>
          <w:noProof/>
          <w:vertAlign w:val="subscript"/>
        </w:rPr>
        <w:t>IB,c</w:t>
      </w:r>
      <w:r>
        <w:rPr>
          <w:noProof/>
        </w:rPr>
        <w:t xml:space="preserve"> values</w:t>
      </w:r>
      <w:r>
        <w:rPr>
          <w:noProof/>
        </w:rPr>
        <w:tab/>
      </w:r>
      <w:r>
        <w:rPr>
          <w:noProof/>
        </w:rPr>
        <w:fldChar w:fldCharType="begin"/>
      </w:r>
      <w:r>
        <w:rPr>
          <w:noProof/>
        </w:rPr>
        <w:instrText xml:space="preserve"> PAGEREF _Toc136288223 \h </w:instrText>
      </w:r>
      <w:r>
        <w:rPr>
          <w:noProof/>
        </w:rPr>
      </w:r>
      <w:r>
        <w:rPr>
          <w:noProof/>
        </w:rPr>
        <w:fldChar w:fldCharType="separate"/>
      </w:r>
      <w:r>
        <w:rPr>
          <w:noProof/>
        </w:rPr>
        <w:t>39</w:t>
      </w:r>
      <w:r>
        <w:rPr>
          <w:noProof/>
        </w:rPr>
        <w:fldChar w:fldCharType="end"/>
      </w:r>
    </w:p>
    <w:p w14:paraId="09AF0707" w14:textId="77777777" w:rsidR="00305326" w:rsidRDefault="00305326">
      <w:pPr>
        <w:pStyle w:val="22"/>
        <w:rPr>
          <w:rFonts w:asciiTheme="minorHAnsi" w:hAnsiTheme="minorHAnsi" w:cstheme="minorBidi"/>
          <w:noProof/>
          <w:kern w:val="2"/>
          <w:sz w:val="21"/>
          <w:szCs w:val="22"/>
          <w:lang w:val="en-US" w:eastAsia="zh-CN"/>
        </w:rPr>
      </w:pPr>
      <w:r>
        <w:rPr>
          <w:noProof/>
        </w:rPr>
        <w:t>5.17</w:t>
      </w:r>
      <w:r>
        <w:rPr>
          <w:rFonts w:asciiTheme="minorHAnsi" w:hAnsiTheme="minorHAnsi" w:cstheme="minorBidi"/>
          <w:noProof/>
          <w:kern w:val="2"/>
          <w:sz w:val="21"/>
          <w:szCs w:val="22"/>
          <w:lang w:val="en-US" w:eastAsia="zh-CN"/>
        </w:rPr>
        <w:tab/>
      </w:r>
      <w:r>
        <w:rPr>
          <w:noProof/>
        </w:rPr>
        <w:t>CA_n3-n78-n79</w:t>
      </w:r>
      <w:r>
        <w:rPr>
          <w:noProof/>
        </w:rPr>
        <w:tab/>
      </w:r>
      <w:r>
        <w:rPr>
          <w:noProof/>
        </w:rPr>
        <w:fldChar w:fldCharType="begin"/>
      </w:r>
      <w:r>
        <w:rPr>
          <w:noProof/>
        </w:rPr>
        <w:instrText xml:space="preserve"> PAGEREF _Toc136288224 \h </w:instrText>
      </w:r>
      <w:r>
        <w:rPr>
          <w:noProof/>
        </w:rPr>
      </w:r>
      <w:r>
        <w:rPr>
          <w:noProof/>
        </w:rPr>
        <w:fldChar w:fldCharType="separate"/>
      </w:r>
      <w:r>
        <w:rPr>
          <w:noProof/>
        </w:rPr>
        <w:t>39</w:t>
      </w:r>
      <w:r>
        <w:rPr>
          <w:noProof/>
        </w:rPr>
        <w:fldChar w:fldCharType="end"/>
      </w:r>
    </w:p>
    <w:p w14:paraId="1AAD5A75" w14:textId="77777777" w:rsidR="00305326" w:rsidRDefault="00305326">
      <w:pPr>
        <w:pStyle w:val="33"/>
        <w:rPr>
          <w:rFonts w:asciiTheme="minorHAnsi" w:hAnsiTheme="minorHAnsi" w:cstheme="minorBidi"/>
          <w:noProof/>
          <w:kern w:val="2"/>
          <w:sz w:val="21"/>
          <w:szCs w:val="22"/>
          <w:lang w:val="en-US" w:eastAsia="zh-CN"/>
        </w:rPr>
      </w:pPr>
      <w:r>
        <w:rPr>
          <w:noProof/>
        </w:rPr>
        <w:t>5.17.1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_Toc136288225 \h </w:instrText>
      </w:r>
      <w:r>
        <w:rPr>
          <w:noProof/>
        </w:rPr>
      </w:r>
      <w:r>
        <w:rPr>
          <w:noProof/>
        </w:rPr>
        <w:fldChar w:fldCharType="separate"/>
      </w:r>
      <w:r>
        <w:rPr>
          <w:noProof/>
        </w:rPr>
        <w:t>39</w:t>
      </w:r>
      <w:r>
        <w:rPr>
          <w:noProof/>
        </w:rPr>
        <w:fldChar w:fldCharType="end"/>
      </w:r>
    </w:p>
    <w:p w14:paraId="0773F5DA" w14:textId="77777777" w:rsidR="00305326" w:rsidRDefault="00305326">
      <w:pPr>
        <w:pStyle w:val="42"/>
        <w:rPr>
          <w:rFonts w:asciiTheme="minorHAnsi" w:hAnsiTheme="minorHAnsi" w:cstheme="minorBidi"/>
          <w:noProof/>
          <w:kern w:val="2"/>
          <w:sz w:val="21"/>
          <w:szCs w:val="22"/>
          <w:lang w:val="en-US" w:eastAsia="zh-CN"/>
        </w:rPr>
      </w:pPr>
      <w:r>
        <w:rPr>
          <w:noProof/>
        </w:rPr>
        <w:t>5.17.1.1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_Toc136288226 \h </w:instrText>
      </w:r>
      <w:r>
        <w:rPr>
          <w:noProof/>
        </w:rPr>
      </w:r>
      <w:r>
        <w:rPr>
          <w:noProof/>
        </w:rPr>
        <w:fldChar w:fldCharType="separate"/>
      </w:r>
      <w:r>
        <w:rPr>
          <w:noProof/>
        </w:rPr>
        <w:t>39</w:t>
      </w:r>
      <w:r>
        <w:rPr>
          <w:noProof/>
        </w:rPr>
        <w:fldChar w:fldCharType="end"/>
      </w:r>
    </w:p>
    <w:p w14:paraId="06AB5A48" w14:textId="77777777" w:rsidR="00305326" w:rsidRDefault="00305326">
      <w:pPr>
        <w:pStyle w:val="42"/>
        <w:rPr>
          <w:rFonts w:asciiTheme="minorHAnsi" w:hAnsiTheme="minorHAnsi" w:cstheme="minorBidi"/>
          <w:noProof/>
          <w:kern w:val="2"/>
          <w:sz w:val="21"/>
          <w:szCs w:val="22"/>
          <w:lang w:val="en-US" w:eastAsia="zh-CN"/>
        </w:rPr>
      </w:pPr>
      <w:r>
        <w:rPr>
          <w:noProof/>
        </w:rPr>
        <w:t>5.17.1.2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_Toc136288227 \h </w:instrText>
      </w:r>
      <w:r>
        <w:rPr>
          <w:noProof/>
        </w:rPr>
      </w:r>
      <w:r>
        <w:rPr>
          <w:noProof/>
        </w:rPr>
        <w:fldChar w:fldCharType="separate"/>
      </w:r>
      <w:r>
        <w:rPr>
          <w:noProof/>
        </w:rPr>
        <w:t>40</w:t>
      </w:r>
      <w:r>
        <w:rPr>
          <w:noProof/>
        </w:rPr>
        <w:fldChar w:fldCharType="end"/>
      </w:r>
    </w:p>
    <w:p w14:paraId="76B32477" w14:textId="77777777" w:rsidR="00305326" w:rsidRDefault="00305326">
      <w:pPr>
        <w:pStyle w:val="42"/>
        <w:rPr>
          <w:rFonts w:asciiTheme="minorHAnsi" w:hAnsiTheme="minorHAnsi" w:cstheme="minorBidi"/>
          <w:noProof/>
          <w:kern w:val="2"/>
          <w:sz w:val="21"/>
          <w:szCs w:val="22"/>
          <w:lang w:val="en-US" w:eastAsia="zh-CN"/>
        </w:rPr>
      </w:pPr>
      <w:r>
        <w:rPr>
          <w:noProof/>
        </w:rPr>
        <w:t>5.17.1.3</w:t>
      </w:r>
      <w:r>
        <w:rPr>
          <w:rFonts w:asciiTheme="minorHAnsi" w:hAnsiTheme="minorHAnsi" w:cstheme="minorBidi"/>
          <w:noProof/>
          <w:kern w:val="2"/>
          <w:sz w:val="21"/>
          <w:szCs w:val="22"/>
          <w:lang w:val="en-US" w:eastAsia="zh-CN"/>
        </w:rPr>
        <w:tab/>
      </w:r>
      <w:r>
        <w:rPr>
          <w:noProof/>
        </w:rPr>
        <w:t>∆T</w:t>
      </w:r>
      <w:r w:rsidRPr="00BA6DE6">
        <w:rPr>
          <w:noProof/>
          <w:vertAlign w:val="subscript"/>
        </w:rPr>
        <w:t>IB,c</w:t>
      </w:r>
      <w:r>
        <w:rPr>
          <w:noProof/>
        </w:rPr>
        <w:t xml:space="preserve"> and ∆R</w:t>
      </w:r>
      <w:r w:rsidRPr="00BA6DE6">
        <w:rPr>
          <w:noProof/>
          <w:vertAlign w:val="subscript"/>
        </w:rPr>
        <w:t>IB,c</w:t>
      </w:r>
      <w:r>
        <w:rPr>
          <w:noProof/>
        </w:rPr>
        <w:t xml:space="preserve"> values</w:t>
      </w:r>
      <w:r>
        <w:rPr>
          <w:noProof/>
        </w:rPr>
        <w:tab/>
      </w:r>
      <w:r>
        <w:rPr>
          <w:noProof/>
        </w:rPr>
        <w:fldChar w:fldCharType="begin"/>
      </w:r>
      <w:r>
        <w:rPr>
          <w:noProof/>
        </w:rPr>
        <w:instrText xml:space="preserve"> PAGEREF _Toc136288228 \h </w:instrText>
      </w:r>
      <w:r>
        <w:rPr>
          <w:noProof/>
        </w:rPr>
      </w:r>
      <w:r>
        <w:rPr>
          <w:noProof/>
        </w:rPr>
        <w:fldChar w:fldCharType="separate"/>
      </w:r>
      <w:r>
        <w:rPr>
          <w:noProof/>
        </w:rPr>
        <w:t>40</w:t>
      </w:r>
      <w:r>
        <w:rPr>
          <w:noProof/>
        </w:rPr>
        <w:fldChar w:fldCharType="end"/>
      </w:r>
    </w:p>
    <w:p w14:paraId="518ADECB" w14:textId="77777777" w:rsidR="00305326" w:rsidRDefault="00305326">
      <w:pPr>
        <w:pStyle w:val="22"/>
        <w:rPr>
          <w:rFonts w:asciiTheme="minorHAnsi" w:hAnsiTheme="minorHAnsi" w:cstheme="minorBidi"/>
          <w:noProof/>
          <w:kern w:val="2"/>
          <w:sz w:val="21"/>
          <w:szCs w:val="22"/>
          <w:lang w:val="en-US" w:eastAsia="zh-CN"/>
        </w:rPr>
      </w:pPr>
      <w:r>
        <w:rPr>
          <w:noProof/>
        </w:rPr>
        <w:t>5.18</w:t>
      </w:r>
      <w:r>
        <w:rPr>
          <w:rFonts w:asciiTheme="minorHAnsi" w:hAnsiTheme="minorHAnsi" w:cstheme="minorBidi"/>
          <w:noProof/>
          <w:kern w:val="2"/>
          <w:sz w:val="21"/>
          <w:szCs w:val="22"/>
          <w:lang w:val="en-US" w:eastAsia="zh-CN"/>
        </w:rPr>
        <w:tab/>
      </w:r>
      <w:r>
        <w:rPr>
          <w:noProof/>
        </w:rPr>
        <w:t>CA_n5-n7-n77</w:t>
      </w:r>
      <w:r>
        <w:rPr>
          <w:noProof/>
        </w:rPr>
        <w:tab/>
      </w:r>
      <w:r>
        <w:rPr>
          <w:noProof/>
        </w:rPr>
        <w:fldChar w:fldCharType="begin"/>
      </w:r>
      <w:r>
        <w:rPr>
          <w:noProof/>
        </w:rPr>
        <w:instrText xml:space="preserve"> PAGEREF _Toc136288229 \h </w:instrText>
      </w:r>
      <w:r>
        <w:rPr>
          <w:noProof/>
        </w:rPr>
      </w:r>
      <w:r>
        <w:rPr>
          <w:noProof/>
        </w:rPr>
        <w:fldChar w:fldCharType="separate"/>
      </w:r>
      <w:r>
        <w:rPr>
          <w:noProof/>
        </w:rPr>
        <w:t>40</w:t>
      </w:r>
      <w:r>
        <w:rPr>
          <w:noProof/>
        </w:rPr>
        <w:fldChar w:fldCharType="end"/>
      </w:r>
    </w:p>
    <w:p w14:paraId="5791EB6F" w14:textId="77777777" w:rsidR="00305326" w:rsidRDefault="00305326">
      <w:pPr>
        <w:pStyle w:val="33"/>
        <w:rPr>
          <w:rFonts w:asciiTheme="minorHAnsi" w:hAnsiTheme="minorHAnsi" w:cstheme="minorBidi"/>
          <w:noProof/>
          <w:kern w:val="2"/>
          <w:sz w:val="21"/>
          <w:szCs w:val="22"/>
          <w:lang w:val="en-US" w:eastAsia="zh-CN"/>
        </w:rPr>
      </w:pPr>
      <w:r>
        <w:rPr>
          <w:noProof/>
        </w:rPr>
        <w:t>5.18.1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_Toc136288230 \h </w:instrText>
      </w:r>
      <w:r>
        <w:rPr>
          <w:noProof/>
        </w:rPr>
      </w:r>
      <w:r>
        <w:rPr>
          <w:noProof/>
        </w:rPr>
        <w:fldChar w:fldCharType="separate"/>
      </w:r>
      <w:r>
        <w:rPr>
          <w:noProof/>
        </w:rPr>
        <w:t>40</w:t>
      </w:r>
      <w:r>
        <w:rPr>
          <w:noProof/>
        </w:rPr>
        <w:fldChar w:fldCharType="end"/>
      </w:r>
    </w:p>
    <w:p w14:paraId="1401EB6D" w14:textId="77777777" w:rsidR="00305326" w:rsidRDefault="00305326">
      <w:pPr>
        <w:pStyle w:val="42"/>
        <w:rPr>
          <w:rFonts w:asciiTheme="minorHAnsi" w:hAnsiTheme="minorHAnsi" w:cstheme="minorBidi"/>
          <w:noProof/>
          <w:kern w:val="2"/>
          <w:sz w:val="21"/>
          <w:szCs w:val="22"/>
          <w:lang w:val="en-US" w:eastAsia="zh-CN"/>
        </w:rPr>
      </w:pPr>
      <w:r>
        <w:rPr>
          <w:noProof/>
        </w:rPr>
        <w:t>5.18.1.1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_Toc136288231 \h </w:instrText>
      </w:r>
      <w:r>
        <w:rPr>
          <w:noProof/>
        </w:rPr>
      </w:r>
      <w:r>
        <w:rPr>
          <w:noProof/>
        </w:rPr>
        <w:fldChar w:fldCharType="separate"/>
      </w:r>
      <w:r>
        <w:rPr>
          <w:noProof/>
        </w:rPr>
        <w:t>40</w:t>
      </w:r>
      <w:r>
        <w:rPr>
          <w:noProof/>
        </w:rPr>
        <w:fldChar w:fldCharType="end"/>
      </w:r>
    </w:p>
    <w:p w14:paraId="28B16FDE" w14:textId="77777777" w:rsidR="00305326" w:rsidRDefault="00305326">
      <w:pPr>
        <w:pStyle w:val="42"/>
        <w:rPr>
          <w:rFonts w:asciiTheme="minorHAnsi" w:hAnsiTheme="minorHAnsi" w:cstheme="minorBidi"/>
          <w:noProof/>
          <w:kern w:val="2"/>
          <w:sz w:val="21"/>
          <w:szCs w:val="22"/>
          <w:lang w:val="en-US" w:eastAsia="zh-CN"/>
        </w:rPr>
      </w:pPr>
      <w:r>
        <w:rPr>
          <w:noProof/>
        </w:rPr>
        <w:t>5.18.1.2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_Toc136288232 \h </w:instrText>
      </w:r>
      <w:r>
        <w:rPr>
          <w:noProof/>
        </w:rPr>
      </w:r>
      <w:r>
        <w:rPr>
          <w:noProof/>
        </w:rPr>
        <w:fldChar w:fldCharType="separate"/>
      </w:r>
      <w:r>
        <w:rPr>
          <w:noProof/>
        </w:rPr>
        <w:t>41</w:t>
      </w:r>
      <w:r>
        <w:rPr>
          <w:noProof/>
        </w:rPr>
        <w:fldChar w:fldCharType="end"/>
      </w:r>
    </w:p>
    <w:p w14:paraId="3A1D6520" w14:textId="77777777" w:rsidR="00305326" w:rsidRDefault="00305326">
      <w:pPr>
        <w:pStyle w:val="42"/>
        <w:rPr>
          <w:rFonts w:asciiTheme="minorHAnsi" w:hAnsiTheme="minorHAnsi" w:cstheme="minorBidi"/>
          <w:noProof/>
          <w:kern w:val="2"/>
          <w:sz w:val="21"/>
          <w:szCs w:val="22"/>
          <w:lang w:val="en-US" w:eastAsia="zh-CN"/>
        </w:rPr>
      </w:pPr>
      <w:r>
        <w:rPr>
          <w:noProof/>
        </w:rPr>
        <w:t>5.18.1.3</w:t>
      </w:r>
      <w:r>
        <w:rPr>
          <w:rFonts w:asciiTheme="minorHAnsi" w:hAnsiTheme="minorHAnsi" w:cstheme="minorBidi"/>
          <w:noProof/>
          <w:kern w:val="2"/>
          <w:sz w:val="21"/>
          <w:szCs w:val="22"/>
          <w:lang w:val="en-US" w:eastAsia="zh-CN"/>
        </w:rPr>
        <w:tab/>
      </w:r>
      <w:r>
        <w:rPr>
          <w:noProof/>
        </w:rPr>
        <w:t>∆T</w:t>
      </w:r>
      <w:r w:rsidRPr="00BA6DE6">
        <w:rPr>
          <w:noProof/>
          <w:vertAlign w:val="subscript"/>
        </w:rPr>
        <w:t>IB,c</w:t>
      </w:r>
      <w:r>
        <w:rPr>
          <w:noProof/>
        </w:rPr>
        <w:t xml:space="preserve"> and ∆R</w:t>
      </w:r>
      <w:r w:rsidRPr="00BA6DE6">
        <w:rPr>
          <w:noProof/>
          <w:vertAlign w:val="subscript"/>
        </w:rPr>
        <w:t>IB,c</w:t>
      </w:r>
      <w:r>
        <w:rPr>
          <w:noProof/>
        </w:rPr>
        <w:t xml:space="preserve"> values</w:t>
      </w:r>
      <w:r>
        <w:rPr>
          <w:noProof/>
        </w:rPr>
        <w:tab/>
      </w:r>
      <w:r>
        <w:rPr>
          <w:noProof/>
        </w:rPr>
        <w:fldChar w:fldCharType="begin"/>
      </w:r>
      <w:r>
        <w:rPr>
          <w:noProof/>
        </w:rPr>
        <w:instrText xml:space="preserve"> PAGEREF _Toc136288233 \h </w:instrText>
      </w:r>
      <w:r>
        <w:rPr>
          <w:noProof/>
        </w:rPr>
      </w:r>
      <w:r>
        <w:rPr>
          <w:noProof/>
        </w:rPr>
        <w:fldChar w:fldCharType="separate"/>
      </w:r>
      <w:r>
        <w:rPr>
          <w:noProof/>
        </w:rPr>
        <w:t>41</w:t>
      </w:r>
      <w:r>
        <w:rPr>
          <w:noProof/>
        </w:rPr>
        <w:fldChar w:fldCharType="end"/>
      </w:r>
    </w:p>
    <w:p w14:paraId="14BD4F6C" w14:textId="77777777" w:rsidR="00305326" w:rsidRDefault="00305326">
      <w:pPr>
        <w:pStyle w:val="33"/>
        <w:rPr>
          <w:rFonts w:asciiTheme="minorHAnsi" w:hAnsiTheme="minorHAnsi" w:cstheme="minorBidi"/>
          <w:noProof/>
          <w:kern w:val="2"/>
          <w:sz w:val="21"/>
          <w:szCs w:val="22"/>
          <w:lang w:val="en-US" w:eastAsia="zh-CN"/>
        </w:rPr>
      </w:pPr>
      <w:r>
        <w:rPr>
          <w:noProof/>
        </w:rPr>
        <w:t>5.18.2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_Toc136288234 \h </w:instrText>
      </w:r>
      <w:r>
        <w:rPr>
          <w:noProof/>
        </w:rPr>
      </w:r>
      <w:r>
        <w:rPr>
          <w:noProof/>
        </w:rPr>
        <w:fldChar w:fldCharType="separate"/>
      </w:r>
      <w:r>
        <w:rPr>
          <w:noProof/>
        </w:rPr>
        <w:t>41</w:t>
      </w:r>
      <w:r>
        <w:rPr>
          <w:noProof/>
        </w:rPr>
        <w:fldChar w:fldCharType="end"/>
      </w:r>
    </w:p>
    <w:p w14:paraId="3D9CB10F" w14:textId="77777777" w:rsidR="00305326" w:rsidRDefault="00305326">
      <w:pPr>
        <w:pStyle w:val="42"/>
        <w:rPr>
          <w:rFonts w:asciiTheme="minorHAnsi" w:hAnsiTheme="minorHAnsi" w:cstheme="minorBidi"/>
          <w:noProof/>
          <w:kern w:val="2"/>
          <w:sz w:val="21"/>
          <w:szCs w:val="22"/>
          <w:lang w:val="en-US" w:eastAsia="zh-CN"/>
        </w:rPr>
      </w:pPr>
      <w:r>
        <w:rPr>
          <w:noProof/>
        </w:rPr>
        <w:t>5.18.2.1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_Toc136288235 \h </w:instrText>
      </w:r>
      <w:r>
        <w:rPr>
          <w:noProof/>
        </w:rPr>
      </w:r>
      <w:r>
        <w:rPr>
          <w:noProof/>
        </w:rPr>
        <w:fldChar w:fldCharType="separate"/>
      </w:r>
      <w:r>
        <w:rPr>
          <w:noProof/>
        </w:rPr>
        <w:t>41</w:t>
      </w:r>
      <w:r>
        <w:rPr>
          <w:noProof/>
        </w:rPr>
        <w:fldChar w:fldCharType="end"/>
      </w:r>
    </w:p>
    <w:p w14:paraId="3F416996" w14:textId="77777777" w:rsidR="00305326" w:rsidRDefault="00305326">
      <w:pPr>
        <w:pStyle w:val="42"/>
        <w:rPr>
          <w:rFonts w:asciiTheme="minorHAnsi" w:hAnsiTheme="minorHAnsi" w:cstheme="minorBidi"/>
          <w:noProof/>
          <w:kern w:val="2"/>
          <w:sz w:val="21"/>
          <w:szCs w:val="22"/>
          <w:lang w:val="en-US" w:eastAsia="zh-CN"/>
        </w:rPr>
      </w:pPr>
      <w:r>
        <w:rPr>
          <w:noProof/>
        </w:rPr>
        <w:t>5.18.2.2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_Toc136288236 \h </w:instrText>
      </w:r>
      <w:r>
        <w:rPr>
          <w:noProof/>
        </w:rPr>
      </w:r>
      <w:r>
        <w:rPr>
          <w:noProof/>
        </w:rPr>
        <w:fldChar w:fldCharType="separate"/>
      </w:r>
      <w:r>
        <w:rPr>
          <w:noProof/>
        </w:rPr>
        <w:t>41</w:t>
      </w:r>
      <w:r>
        <w:rPr>
          <w:noProof/>
        </w:rPr>
        <w:fldChar w:fldCharType="end"/>
      </w:r>
    </w:p>
    <w:p w14:paraId="4B7C70DD" w14:textId="77777777" w:rsidR="00305326" w:rsidRDefault="00305326">
      <w:pPr>
        <w:pStyle w:val="22"/>
        <w:rPr>
          <w:rFonts w:asciiTheme="minorHAnsi" w:hAnsiTheme="minorHAnsi" w:cstheme="minorBidi"/>
          <w:noProof/>
          <w:kern w:val="2"/>
          <w:sz w:val="21"/>
          <w:szCs w:val="22"/>
          <w:lang w:val="en-US" w:eastAsia="zh-CN"/>
        </w:rPr>
      </w:pPr>
      <w:r>
        <w:rPr>
          <w:noProof/>
        </w:rPr>
        <w:t>5.19</w:t>
      </w:r>
      <w:r>
        <w:rPr>
          <w:rFonts w:asciiTheme="minorHAnsi" w:hAnsiTheme="minorHAnsi" w:cstheme="minorBidi"/>
          <w:noProof/>
          <w:kern w:val="2"/>
          <w:sz w:val="21"/>
          <w:szCs w:val="22"/>
          <w:lang w:val="en-US" w:eastAsia="zh-CN"/>
        </w:rPr>
        <w:tab/>
      </w:r>
      <w:r>
        <w:rPr>
          <w:noProof/>
        </w:rPr>
        <w:t>CA_n7-n71-n77</w:t>
      </w:r>
      <w:r>
        <w:rPr>
          <w:noProof/>
        </w:rPr>
        <w:tab/>
      </w:r>
      <w:r>
        <w:rPr>
          <w:noProof/>
        </w:rPr>
        <w:fldChar w:fldCharType="begin"/>
      </w:r>
      <w:r>
        <w:rPr>
          <w:noProof/>
        </w:rPr>
        <w:instrText xml:space="preserve"> PAGEREF _Toc136288237 \h </w:instrText>
      </w:r>
      <w:r>
        <w:rPr>
          <w:noProof/>
        </w:rPr>
      </w:r>
      <w:r>
        <w:rPr>
          <w:noProof/>
        </w:rPr>
        <w:fldChar w:fldCharType="separate"/>
      </w:r>
      <w:r>
        <w:rPr>
          <w:noProof/>
        </w:rPr>
        <w:t>42</w:t>
      </w:r>
      <w:r>
        <w:rPr>
          <w:noProof/>
        </w:rPr>
        <w:fldChar w:fldCharType="end"/>
      </w:r>
    </w:p>
    <w:p w14:paraId="0002B22B" w14:textId="77777777" w:rsidR="00305326" w:rsidRDefault="00305326">
      <w:pPr>
        <w:pStyle w:val="33"/>
        <w:rPr>
          <w:rFonts w:asciiTheme="minorHAnsi" w:hAnsiTheme="minorHAnsi" w:cstheme="minorBidi"/>
          <w:noProof/>
          <w:kern w:val="2"/>
          <w:sz w:val="21"/>
          <w:szCs w:val="22"/>
          <w:lang w:val="en-US" w:eastAsia="zh-CN"/>
        </w:rPr>
      </w:pPr>
      <w:r>
        <w:rPr>
          <w:noProof/>
        </w:rPr>
        <w:t>5.19.1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_Toc136288238 \h </w:instrText>
      </w:r>
      <w:r>
        <w:rPr>
          <w:noProof/>
        </w:rPr>
      </w:r>
      <w:r>
        <w:rPr>
          <w:noProof/>
        </w:rPr>
        <w:fldChar w:fldCharType="separate"/>
      </w:r>
      <w:r>
        <w:rPr>
          <w:noProof/>
        </w:rPr>
        <w:t>42</w:t>
      </w:r>
      <w:r>
        <w:rPr>
          <w:noProof/>
        </w:rPr>
        <w:fldChar w:fldCharType="end"/>
      </w:r>
    </w:p>
    <w:p w14:paraId="0279D3F9" w14:textId="77777777" w:rsidR="00305326" w:rsidRDefault="00305326">
      <w:pPr>
        <w:pStyle w:val="42"/>
        <w:rPr>
          <w:rFonts w:asciiTheme="minorHAnsi" w:hAnsiTheme="minorHAnsi" w:cstheme="minorBidi"/>
          <w:noProof/>
          <w:kern w:val="2"/>
          <w:sz w:val="21"/>
          <w:szCs w:val="22"/>
          <w:lang w:val="en-US" w:eastAsia="zh-CN"/>
        </w:rPr>
      </w:pPr>
      <w:r>
        <w:rPr>
          <w:noProof/>
        </w:rPr>
        <w:t>5.19.1.1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_Toc136288239 \h </w:instrText>
      </w:r>
      <w:r>
        <w:rPr>
          <w:noProof/>
        </w:rPr>
      </w:r>
      <w:r>
        <w:rPr>
          <w:noProof/>
        </w:rPr>
        <w:fldChar w:fldCharType="separate"/>
      </w:r>
      <w:r>
        <w:rPr>
          <w:noProof/>
        </w:rPr>
        <w:t>42</w:t>
      </w:r>
      <w:r>
        <w:rPr>
          <w:noProof/>
        </w:rPr>
        <w:fldChar w:fldCharType="end"/>
      </w:r>
    </w:p>
    <w:p w14:paraId="16C59B5A" w14:textId="77777777" w:rsidR="00305326" w:rsidRDefault="00305326">
      <w:pPr>
        <w:pStyle w:val="42"/>
        <w:rPr>
          <w:rFonts w:asciiTheme="minorHAnsi" w:hAnsiTheme="minorHAnsi" w:cstheme="minorBidi"/>
          <w:noProof/>
          <w:kern w:val="2"/>
          <w:sz w:val="21"/>
          <w:szCs w:val="22"/>
          <w:lang w:val="en-US" w:eastAsia="zh-CN"/>
        </w:rPr>
      </w:pPr>
      <w:r>
        <w:rPr>
          <w:noProof/>
        </w:rPr>
        <w:t>5.19.1.2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_Toc136288240 \h </w:instrText>
      </w:r>
      <w:r>
        <w:rPr>
          <w:noProof/>
        </w:rPr>
      </w:r>
      <w:r>
        <w:rPr>
          <w:noProof/>
        </w:rPr>
        <w:fldChar w:fldCharType="separate"/>
      </w:r>
      <w:r>
        <w:rPr>
          <w:noProof/>
        </w:rPr>
        <w:t>42</w:t>
      </w:r>
      <w:r>
        <w:rPr>
          <w:noProof/>
        </w:rPr>
        <w:fldChar w:fldCharType="end"/>
      </w:r>
    </w:p>
    <w:p w14:paraId="35E58D3C" w14:textId="77777777" w:rsidR="00305326" w:rsidRDefault="00305326">
      <w:pPr>
        <w:pStyle w:val="42"/>
        <w:rPr>
          <w:rFonts w:asciiTheme="minorHAnsi" w:hAnsiTheme="minorHAnsi" w:cstheme="minorBidi"/>
          <w:noProof/>
          <w:kern w:val="2"/>
          <w:sz w:val="21"/>
          <w:szCs w:val="22"/>
          <w:lang w:val="en-US" w:eastAsia="zh-CN"/>
        </w:rPr>
      </w:pPr>
      <w:r>
        <w:rPr>
          <w:noProof/>
        </w:rPr>
        <w:t>5.19.1.3</w:t>
      </w:r>
      <w:r>
        <w:rPr>
          <w:rFonts w:asciiTheme="minorHAnsi" w:hAnsiTheme="minorHAnsi" w:cstheme="minorBidi"/>
          <w:noProof/>
          <w:kern w:val="2"/>
          <w:sz w:val="21"/>
          <w:szCs w:val="22"/>
          <w:lang w:val="en-US" w:eastAsia="zh-CN"/>
        </w:rPr>
        <w:tab/>
      </w:r>
      <w:r>
        <w:rPr>
          <w:noProof/>
        </w:rPr>
        <w:t>∆T</w:t>
      </w:r>
      <w:r w:rsidRPr="00BA6DE6">
        <w:rPr>
          <w:noProof/>
          <w:vertAlign w:val="subscript"/>
        </w:rPr>
        <w:t>IB,c</w:t>
      </w:r>
      <w:r>
        <w:rPr>
          <w:noProof/>
        </w:rPr>
        <w:t xml:space="preserve"> and ∆R</w:t>
      </w:r>
      <w:r w:rsidRPr="00BA6DE6">
        <w:rPr>
          <w:noProof/>
          <w:vertAlign w:val="subscript"/>
        </w:rPr>
        <w:t>IB,c</w:t>
      </w:r>
      <w:r>
        <w:rPr>
          <w:noProof/>
        </w:rPr>
        <w:t xml:space="preserve"> values</w:t>
      </w:r>
      <w:r>
        <w:rPr>
          <w:noProof/>
        </w:rPr>
        <w:tab/>
      </w:r>
      <w:r>
        <w:rPr>
          <w:noProof/>
        </w:rPr>
        <w:fldChar w:fldCharType="begin"/>
      </w:r>
      <w:r>
        <w:rPr>
          <w:noProof/>
        </w:rPr>
        <w:instrText xml:space="preserve"> PAGEREF _Toc136288241 \h </w:instrText>
      </w:r>
      <w:r>
        <w:rPr>
          <w:noProof/>
        </w:rPr>
      </w:r>
      <w:r>
        <w:rPr>
          <w:noProof/>
        </w:rPr>
        <w:fldChar w:fldCharType="separate"/>
      </w:r>
      <w:r>
        <w:rPr>
          <w:noProof/>
        </w:rPr>
        <w:t>42</w:t>
      </w:r>
      <w:r>
        <w:rPr>
          <w:noProof/>
        </w:rPr>
        <w:fldChar w:fldCharType="end"/>
      </w:r>
    </w:p>
    <w:p w14:paraId="4267F763" w14:textId="77777777" w:rsidR="00305326" w:rsidRDefault="00305326">
      <w:pPr>
        <w:pStyle w:val="33"/>
        <w:rPr>
          <w:rFonts w:asciiTheme="minorHAnsi" w:hAnsiTheme="minorHAnsi" w:cstheme="minorBidi"/>
          <w:noProof/>
          <w:kern w:val="2"/>
          <w:sz w:val="21"/>
          <w:szCs w:val="22"/>
          <w:lang w:val="en-US" w:eastAsia="zh-CN"/>
        </w:rPr>
      </w:pPr>
      <w:r>
        <w:rPr>
          <w:noProof/>
        </w:rPr>
        <w:t>5.19.2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_Toc136288242 \h </w:instrText>
      </w:r>
      <w:r>
        <w:rPr>
          <w:noProof/>
        </w:rPr>
      </w:r>
      <w:r>
        <w:rPr>
          <w:noProof/>
        </w:rPr>
        <w:fldChar w:fldCharType="separate"/>
      </w:r>
      <w:r>
        <w:rPr>
          <w:noProof/>
        </w:rPr>
        <w:t>43</w:t>
      </w:r>
      <w:r>
        <w:rPr>
          <w:noProof/>
        </w:rPr>
        <w:fldChar w:fldCharType="end"/>
      </w:r>
    </w:p>
    <w:p w14:paraId="298A5A79" w14:textId="77777777" w:rsidR="00305326" w:rsidRDefault="00305326">
      <w:pPr>
        <w:pStyle w:val="42"/>
        <w:rPr>
          <w:rFonts w:asciiTheme="minorHAnsi" w:hAnsiTheme="minorHAnsi" w:cstheme="minorBidi"/>
          <w:noProof/>
          <w:kern w:val="2"/>
          <w:sz w:val="21"/>
          <w:szCs w:val="22"/>
          <w:lang w:val="en-US" w:eastAsia="zh-CN"/>
        </w:rPr>
      </w:pPr>
      <w:r>
        <w:rPr>
          <w:noProof/>
        </w:rPr>
        <w:t>5.19.2.1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_Toc136288243 \h </w:instrText>
      </w:r>
      <w:r>
        <w:rPr>
          <w:noProof/>
        </w:rPr>
      </w:r>
      <w:r>
        <w:rPr>
          <w:noProof/>
        </w:rPr>
        <w:fldChar w:fldCharType="separate"/>
      </w:r>
      <w:r>
        <w:rPr>
          <w:noProof/>
        </w:rPr>
        <w:t>43</w:t>
      </w:r>
      <w:r>
        <w:rPr>
          <w:noProof/>
        </w:rPr>
        <w:fldChar w:fldCharType="end"/>
      </w:r>
    </w:p>
    <w:p w14:paraId="3BBD8EB4" w14:textId="77777777" w:rsidR="00305326" w:rsidRDefault="00305326">
      <w:pPr>
        <w:pStyle w:val="42"/>
        <w:rPr>
          <w:rFonts w:asciiTheme="minorHAnsi" w:hAnsiTheme="minorHAnsi" w:cstheme="minorBidi"/>
          <w:noProof/>
          <w:kern w:val="2"/>
          <w:sz w:val="21"/>
          <w:szCs w:val="22"/>
          <w:lang w:val="en-US" w:eastAsia="zh-CN"/>
        </w:rPr>
      </w:pPr>
      <w:r>
        <w:rPr>
          <w:noProof/>
        </w:rPr>
        <w:t>5.19.2.2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_Toc136288244 \h </w:instrText>
      </w:r>
      <w:r>
        <w:rPr>
          <w:noProof/>
        </w:rPr>
      </w:r>
      <w:r>
        <w:rPr>
          <w:noProof/>
        </w:rPr>
        <w:fldChar w:fldCharType="separate"/>
      </w:r>
      <w:r>
        <w:rPr>
          <w:noProof/>
        </w:rPr>
        <w:t>43</w:t>
      </w:r>
      <w:r>
        <w:rPr>
          <w:noProof/>
        </w:rPr>
        <w:fldChar w:fldCharType="end"/>
      </w:r>
    </w:p>
    <w:p w14:paraId="72185273" w14:textId="77777777" w:rsidR="00305326" w:rsidRDefault="00305326">
      <w:pPr>
        <w:pStyle w:val="22"/>
        <w:rPr>
          <w:rFonts w:asciiTheme="minorHAnsi" w:hAnsiTheme="minorHAnsi" w:cstheme="minorBidi"/>
          <w:noProof/>
          <w:kern w:val="2"/>
          <w:sz w:val="21"/>
          <w:szCs w:val="22"/>
          <w:lang w:val="en-US" w:eastAsia="zh-CN"/>
        </w:rPr>
      </w:pPr>
      <w:r>
        <w:rPr>
          <w:noProof/>
        </w:rPr>
        <w:t>5.20</w:t>
      </w:r>
      <w:r>
        <w:rPr>
          <w:rFonts w:asciiTheme="minorHAnsi" w:hAnsiTheme="minorHAnsi" w:cstheme="minorBidi"/>
          <w:noProof/>
          <w:kern w:val="2"/>
          <w:sz w:val="21"/>
          <w:szCs w:val="22"/>
          <w:lang w:val="en-US" w:eastAsia="zh-CN"/>
        </w:rPr>
        <w:tab/>
      </w:r>
      <w:r>
        <w:rPr>
          <w:noProof/>
        </w:rPr>
        <w:t>CA_n48-n70-n77</w:t>
      </w:r>
      <w:r>
        <w:rPr>
          <w:noProof/>
        </w:rPr>
        <w:tab/>
      </w:r>
      <w:r>
        <w:rPr>
          <w:noProof/>
        </w:rPr>
        <w:fldChar w:fldCharType="begin"/>
      </w:r>
      <w:r>
        <w:rPr>
          <w:noProof/>
        </w:rPr>
        <w:instrText xml:space="preserve"> PAGEREF _Toc136288245 \h </w:instrText>
      </w:r>
      <w:r>
        <w:rPr>
          <w:noProof/>
        </w:rPr>
      </w:r>
      <w:r>
        <w:rPr>
          <w:noProof/>
        </w:rPr>
        <w:fldChar w:fldCharType="separate"/>
      </w:r>
      <w:r>
        <w:rPr>
          <w:noProof/>
        </w:rPr>
        <w:t>43</w:t>
      </w:r>
      <w:r>
        <w:rPr>
          <w:noProof/>
        </w:rPr>
        <w:fldChar w:fldCharType="end"/>
      </w:r>
    </w:p>
    <w:p w14:paraId="2A1FF56C" w14:textId="77777777" w:rsidR="00305326" w:rsidRDefault="00305326">
      <w:pPr>
        <w:pStyle w:val="33"/>
        <w:rPr>
          <w:rFonts w:asciiTheme="minorHAnsi" w:hAnsiTheme="minorHAnsi" w:cstheme="minorBidi"/>
          <w:noProof/>
          <w:kern w:val="2"/>
          <w:sz w:val="21"/>
          <w:szCs w:val="22"/>
          <w:lang w:val="en-US" w:eastAsia="zh-CN"/>
        </w:rPr>
      </w:pPr>
      <w:r>
        <w:rPr>
          <w:noProof/>
        </w:rPr>
        <w:t>5.20.1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_Toc136288246 \h </w:instrText>
      </w:r>
      <w:r>
        <w:rPr>
          <w:noProof/>
        </w:rPr>
      </w:r>
      <w:r>
        <w:rPr>
          <w:noProof/>
        </w:rPr>
        <w:fldChar w:fldCharType="separate"/>
      </w:r>
      <w:r>
        <w:rPr>
          <w:noProof/>
        </w:rPr>
        <w:t>43</w:t>
      </w:r>
      <w:r>
        <w:rPr>
          <w:noProof/>
        </w:rPr>
        <w:fldChar w:fldCharType="end"/>
      </w:r>
    </w:p>
    <w:p w14:paraId="2716FC97" w14:textId="77777777" w:rsidR="00305326" w:rsidRDefault="00305326">
      <w:pPr>
        <w:pStyle w:val="42"/>
        <w:rPr>
          <w:rFonts w:asciiTheme="minorHAnsi" w:hAnsiTheme="minorHAnsi" w:cstheme="minorBidi"/>
          <w:noProof/>
          <w:kern w:val="2"/>
          <w:sz w:val="21"/>
          <w:szCs w:val="22"/>
          <w:lang w:val="en-US" w:eastAsia="zh-CN"/>
        </w:rPr>
      </w:pPr>
      <w:r>
        <w:rPr>
          <w:noProof/>
        </w:rPr>
        <w:t>5.20.1.1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_Toc136288247 \h </w:instrText>
      </w:r>
      <w:r>
        <w:rPr>
          <w:noProof/>
        </w:rPr>
      </w:r>
      <w:r>
        <w:rPr>
          <w:noProof/>
        </w:rPr>
        <w:fldChar w:fldCharType="separate"/>
      </w:r>
      <w:r>
        <w:rPr>
          <w:noProof/>
        </w:rPr>
        <w:t>43</w:t>
      </w:r>
      <w:r>
        <w:rPr>
          <w:noProof/>
        </w:rPr>
        <w:fldChar w:fldCharType="end"/>
      </w:r>
    </w:p>
    <w:p w14:paraId="37E4E3DB" w14:textId="77777777" w:rsidR="00305326" w:rsidRDefault="00305326">
      <w:pPr>
        <w:pStyle w:val="42"/>
        <w:rPr>
          <w:rFonts w:asciiTheme="minorHAnsi" w:hAnsiTheme="minorHAnsi" w:cstheme="minorBidi"/>
          <w:noProof/>
          <w:kern w:val="2"/>
          <w:sz w:val="21"/>
          <w:szCs w:val="22"/>
          <w:lang w:val="en-US" w:eastAsia="zh-CN"/>
        </w:rPr>
      </w:pPr>
      <w:r>
        <w:rPr>
          <w:noProof/>
        </w:rPr>
        <w:t>5.20.1.2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_Toc136288248 \h </w:instrText>
      </w:r>
      <w:r>
        <w:rPr>
          <w:noProof/>
        </w:rPr>
      </w:r>
      <w:r>
        <w:rPr>
          <w:noProof/>
        </w:rPr>
        <w:fldChar w:fldCharType="separate"/>
      </w:r>
      <w:r>
        <w:rPr>
          <w:noProof/>
        </w:rPr>
        <w:t>44</w:t>
      </w:r>
      <w:r>
        <w:rPr>
          <w:noProof/>
        </w:rPr>
        <w:fldChar w:fldCharType="end"/>
      </w:r>
    </w:p>
    <w:p w14:paraId="63060878" w14:textId="77777777" w:rsidR="00305326" w:rsidRDefault="00305326">
      <w:pPr>
        <w:pStyle w:val="42"/>
        <w:rPr>
          <w:rFonts w:asciiTheme="minorHAnsi" w:hAnsiTheme="minorHAnsi" w:cstheme="minorBidi"/>
          <w:noProof/>
          <w:kern w:val="2"/>
          <w:sz w:val="21"/>
          <w:szCs w:val="22"/>
          <w:lang w:val="en-US" w:eastAsia="zh-CN"/>
        </w:rPr>
      </w:pPr>
      <w:r>
        <w:rPr>
          <w:noProof/>
        </w:rPr>
        <w:t>5.20.1.3</w:t>
      </w:r>
      <w:r>
        <w:rPr>
          <w:rFonts w:asciiTheme="minorHAnsi" w:hAnsiTheme="minorHAnsi" w:cstheme="minorBidi"/>
          <w:noProof/>
          <w:kern w:val="2"/>
          <w:sz w:val="21"/>
          <w:szCs w:val="22"/>
          <w:lang w:val="en-US" w:eastAsia="zh-CN"/>
        </w:rPr>
        <w:tab/>
      </w:r>
      <w:r>
        <w:rPr>
          <w:noProof/>
        </w:rPr>
        <w:t>∆T</w:t>
      </w:r>
      <w:r w:rsidRPr="00BA6DE6">
        <w:rPr>
          <w:noProof/>
          <w:vertAlign w:val="subscript"/>
        </w:rPr>
        <w:t>IB,c</w:t>
      </w:r>
      <w:r>
        <w:rPr>
          <w:noProof/>
        </w:rPr>
        <w:t xml:space="preserve"> and ∆R</w:t>
      </w:r>
      <w:r w:rsidRPr="00BA6DE6">
        <w:rPr>
          <w:noProof/>
          <w:vertAlign w:val="subscript"/>
        </w:rPr>
        <w:t>IB,c</w:t>
      </w:r>
      <w:r>
        <w:rPr>
          <w:noProof/>
        </w:rPr>
        <w:t xml:space="preserve"> values</w:t>
      </w:r>
      <w:r>
        <w:rPr>
          <w:noProof/>
        </w:rPr>
        <w:tab/>
      </w:r>
      <w:r>
        <w:rPr>
          <w:noProof/>
        </w:rPr>
        <w:fldChar w:fldCharType="begin"/>
      </w:r>
      <w:r>
        <w:rPr>
          <w:noProof/>
        </w:rPr>
        <w:instrText xml:space="preserve"> PAGEREF _Toc136288249 \h </w:instrText>
      </w:r>
      <w:r>
        <w:rPr>
          <w:noProof/>
        </w:rPr>
      </w:r>
      <w:r>
        <w:rPr>
          <w:noProof/>
        </w:rPr>
        <w:fldChar w:fldCharType="separate"/>
      </w:r>
      <w:r>
        <w:rPr>
          <w:noProof/>
        </w:rPr>
        <w:t>44</w:t>
      </w:r>
      <w:r>
        <w:rPr>
          <w:noProof/>
        </w:rPr>
        <w:fldChar w:fldCharType="end"/>
      </w:r>
    </w:p>
    <w:p w14:paraId="797FE178" w14:textId="77777777" w:rsidR="00305326" w:rsidRDefault="00305326">
      <w:pPr>
        <w:pStyle w:val="33"/>
        <w:rPr>
          <w:rFonts w:asciiTheme="minorHAnsi" w:hAnsiTheme="minorHAnsi" w:cstheme="minorBidi"/>
          <w:noProof/>
          <w:kern w:val="2"/>
          <w:sz w:val="21"/>
          <w:szCs w:val="22"/>
          <w:lang w:val="en-US" w:eastAsia="zh-CN"/>
        </w:rPr>
      </w:pPr>
      <w:r>
        <w:rPr>
          <w:noProof/>
        </w:rPr>
        <w:t>5.20.2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_Toc136288250 \h </w:instrText>
      </w:r>
      <w:r>
        <w:rPr>
          <w:noProof/>
        </w:rPr>
      </w:r>
      <w:r>
        <w:rPr>
          <w:noProof/>
        </w:rPr>
        <w:fldChar w:fldCharType="separate"/>
      </w:r>
      <w:r>
        <w:rPr>
          <w:noProof/>
        </w:rPr>
        <w:t>44</w:t>
      </w:r>
      <w:r>
        <w:rPr>
          <w:noProof/>
        </w:rPr>
        <w:fldChar w:fldCharType="end"/>
      </w:r>
    </w:p>
    <w:p w14:paraId="39F9BECB" w14:textId="77777777" w:rsidR="00305326" w:rsidRDefault="00305326">
      <w:pPr>
        <w:pStyle w:val="42"/>
        <w:rPr>
          <w:rFonts w:asciiTheme="minorHAnsi" w:hAnsiTheme="minorHAnsi" w:cstheme="minorBidi"/>
          <w:noProof/>
          <w:kern w:val="2"/>
          <w:sz w:val="21"/>
          <w:szCs w:val="22"/>
          <w:lang w:val="en-US" w:eastAsia="zh-CN"/>
        </w:rPr>
      </w:pPr>
      <w:r>
        <w:rPr>
          <w:noProof/>
        </w:rPr>
        <w:t>5.20.2.1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_Toc136288251 \h </w:instrText>
      </w:r>
      <w:r>
        <w:rPr>
          <w:noProof/>
        </w:rPr>
      </w:r>
      <w:r>
        <w:rPr>
          <w:noProof/>
        </w:rPr>
        <w:fldChar w:fldCharType="separate"/>
      </w:r>
      <w:r>
        <w:rPr>
          <w:noProof/>
        </w:rPr>
        <w:t>44</w:t>
      </w:r>
      <w:r>
        <w:rPr>
          <w:noProof/>
        </w:rPr>
        <w:fldChar w:fldCharType="end"/>
      </w:r>
    </w:p>
    <w:p w14:paraId="3D193183" w14:textId="77777777" w:rsidR="00305326" w:rsidRDefault="00305326">
      <w:pPr>
        <w:pStyle w:val="42"/>
        <w:rPr>
          <w:rFonts w:asciiTheme="minorHAnsi" w:hAnsiTheme="minorHAnsi" w:cstheme="minorBidi"/>
          <w:noProof/>
          <w:kern w:val="2"/>
          <w:sz w:val="21"/>
          <w:szCs w:val="22"/>
          <w:lang w:val="en-US" w:eastAsia="zh-CN"/>
        </w:rPr>
      </w:pPr>
      <w:r>
        <w:rPr>
          <w:noProof/>
        </w:rPr>
        <w:t>5.20.2.2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_Toc136288252 \h </w:instrText>
      </w:r>
      <w:r>
        <w:rPr>
          <w:noProof/>
        </w:rPr>
      </w:r>
      <w:r>
        <w:rPr>
          <w:noProof/>
        </w:rPr>
        <w:fldChar w:fldCharType="separate"/>
      </w:r>
      <w:r>
        <w:rPr>
          <w:noProof/>
        </w:rPr>
        <w:t>46</w:t>
      </w:r>
      <w:r>
        <w:rPr>
          <w:noProof/>
        </w:rPr>
        <w:fldChar w:fldCharType="end"/>
      </w:r>
    </w:p>
    <w:p w14:paraId="0A8D382C" w14:textId="77777777" w:rsidR="00305326" w:rsidRDefault="00305326">
      <w:pPr>
        <w:pStyle w:val="22"/>
        <w:rPr>
          <w:rFonts w:asciiTheme="minorHAnsi" w:hAnsiTheme="minorHAnsi" w:cstheme="minorBidi"/>
          <w:noProof/>
          <w:kern w:val="2"/>
          <w:sz w:val="21"/>
          <w:szCs w:val="22"/>
          <w:lang w:val="en-US" w:eastAsia="zh-CN"/>
        </w:rPr>
      </w:pPr>
      <w:r>
        <w:rPr>
          <w:noProof/>
        </w:rPr>
        <w:t>5.21</w:t>
      </w:r>
      <w:r>
        <w:rPr>
          <w:rFonts w:asciiTheme="minorHAnsi" w:hAnsiTheme="minorHAnsi" w:cstheme="minorBidi"/>
          <w:noProof/>
          <w:kern w:val="2"/>
          <w:sz w:val="21"/>
          <w:szCs w:val="22"/>
          <w:lang w:val="en-US" w:eastAsia="zh-CN"/>
        </w:rPr>
        <w:tab/>
      </w:r>
      <w:r>
        <w:rPr>
          <w:noProof/>
        </w:rPr>
        <w:t>CA_n66-n70-n77</w:t>
      </w:r>
      <w:r>
        <w:rPr>
          <w:noProof/>
        </w:rPr>
        <w:tab/>
      </w:r>
      <w:r>
        <w:rPr>
          <w:noProof/>
        </w:rPr>
        <w:fldChar w:fldCharType="begin"/>
      </w:r>
      <w:r>
        <w:rPr>
          <w:noProof/>
        </w:rPr>
        <w:instrText xml:space="preserve"> PAGEREF _Toc136288253 \h </w:instrText>
      </w:r>
      <w:r>
        <w:rPr>
          <w:noProof/>
        </w:rPr>
      </w:r>
      <w:r>
        <w:rPr>
          <w:noProof/>
        </w:rPr>
        <w:fldChar w:fldCharType="separate"/>
      </w:r>
      <w:r>
        <w:rPr>
          <w:noProof/>
        </w:rPr>
        <w:t>46</w:t>
      </w:r>
      <w:r>
        <w:rPr>
          <w:noProof/>
        </w:rPr>
        <w:fldChar w:fldCharType="end"/>
      </w:r>
    </w:p>
    <w:p w14:paraId="66B0B1B2" w14:textId="77777777" w:rsidR="00305326" w:rsidRDefault="00305326">
      <w:pPr>
        <w:pStyle w:val="33"/>
        <w:rPr>
          <w:rFonts w:asciiTheme="minorHAnsi" w:hAnsiTheme="minorHAnsi" w:cstheme="minorBidi"/>
          <w:noProof/>
          <w:kern w:val="2"/>
          <w:sz w:val="21"/>
          <w:szCs w:val="22"/>
          <w:lang w:val="en-US" w:eastAsia="zh-CN"/>
        </w:rPr>
      </w:pPr>
      <w:r>
        <w:rPr>
          <w:noProof/>
        </w:rPr>
        <w:t>5.21.1</w:t>
      </w:r>
      <w:r>
        <w:rPr>
          <w:rFonts w:asciiTheme="minorHAnsi" w:hAnsiTheme="minorHAnsi" w:cstheme="minorBidi"/>
          <w:noProof/>
          <w:kern w:val="2"/>
          <w:sz w:val="21"/>
          <w:szCs w:val="22"/>
          <w:lang w:val="en-US" w:eastAsia="zh-CN"/>
        </w:rPr>
        <w:tab/>
      </w:r>
      <w:r w:rsidRPr="00BA6DE6">
        <w:rPr>
          <w:rFonts w:cs="Arial"/>
          <w:noProof/>
          <w:lang w:val="en-US" w:eastAsia="zh-CN"/>
        </w:rPr>
        <w:t>Common for 1 band UL and 2 bands UL CA</w:t>
      </w:r>
      <w:r>
        <w:rPr>
          <w:noProof/>
        </w:rPr>
        <w:tab/>
      </w:r>
      <w:r>
        <w:rPr>
          <w:noProof/>
        </w:rPr>
        <w:fldChar w:fldCharType="begin"/>
      </w:r>
      <w:r>
        <w:rPr>
          <w:noProof/>
        </w:rPr>
        <w:instrText xml:space="preserve"> PAGEREF _Toc136288254 \h </w:instrText>
      </w:r>
      <w:r>
        <w:rPr>
          <w:noProof/>
        </w:rPr>
      </w:r>
      <w:r>
        <w:rPr>
          <w:noProof/>
        </w:rPr>
        <w:fldChar w:fldCharType="separate"/>
      </w:r>
      <w:r>
        <w:rPr>
          <w:noProof/>
        </w:rPr>
        <w:t>46</w:t>
      </w:r>
      <w:r>
        <w:rPr>
          <w:noProof/>
        </w:rPr>
        <w:fldChar w:fldCharType="end"/>
      </w:r>
    </w:p>
    <w:p w14:paraId="239DDEF8" w14:textId="77777777" w:rsidR="00305326" w:rsidRDefault="00305326">
      <w:pPr>
        <w:pStyle w:val="42"/>
        <w:rPr>
          <w:rFonts w:asciiTheme="minorHAnsi" w:hAnsiTheme="minorHAnsi" w:cstheme="minorBidi"/>
          <w:noProof/>
          <w:kern w:val="2"/>
          <w:sz w:val="21"/>
          <w:szCs w:val="22"/>
          <w:lang w:val="en-US" w:eastAsia="zh-CN"/>
        </w:rPr>
      </w:pPr>
      <w:r>
        <w:rPr>
          <w:noProof/>
        </w:rPr>
        <w:t>5.21.1.1</w:t>
      </w:r>
      <w:r>
        <w:rPr>
          <w:rFonts w:asciiTheme="minorHAnsi" w:hAnsiTheme="minorHAnsi" w:cstheme="minorBidi"/>
          <w:noProof/>
          <w:kern w:val="2"/>
          <w:sz w:val="21"/>
          <w:szCs w:val="22"/>
          <w:lang w:val="en-US" w:eastAsia="zh-CN"/>
        </w:rPr>
        <w:tab/>
      </w:r>
      <w:r w:rsidRPr="00BA6DE6">
        <w:rPr>
          <w:rFonts w:cs="Arial"/>
          <w:noProof/>
          <w:lang w:eastAsia="zh-CN"/>
        </w:rPr>
        <w:t>Operating bands for CA</w:t>
      </w:r>
      <w:r>
        <w:rPr>
          <w:noProof/>
        </w:rPr>
        <w:tab/>
      </w:r>
      <w:r>
        <w:rPr>
          <w:noProof/>
        </w:rPr>
        <w:fldChar w:fldCharType="begin"/>
      </w:r>
      <w:r>
        <w:rPr>
          <w:noProof/>
        </w:rPr>
        <w:instrText xml:space="preserve"> PAGEREF _Toc136288255 \h </w:instrText>
      </w:r>
      <w:r>
        <w:rPr>
          <w:noProof/>
        </w:rPr>
      </w:r>
      <w:r>
        <w:rPr>
          <w:noProof/>
        </w:rPr>
        <w:fldChar w:fldCharType="separate"/>
      </w:r>
      <w:r>
        <w:rPr>
          <w:noProof/>
        </w:rPr>
        <w:t>46</w:t>
      </w:r>
      <w:r>
        <w:rPr>
          <w:noProof/>
        </w:rPr>
        <w:fldChar w:fldCharType="end"/>
      </w:r>
    </w:p>
    <w:p w14:paraId="7A7F99BF" w14:textId="77777777" w:rsidR="00305326" w:rsidRDefault="00305326">
      <w:pPr>
        <w:pStyle w:val="42"/>
        <w:rPr>
          <w:rFonts w:asciiTheme="minorHAnsi" w:hAnsiTheme="minorHAnsi" w:cstheme="minorBidi"/>
          <w:noProof/>
          <w:kern w:val="2"/>
          <w:sz w:val="21"/>
          <w:szCs w:val="22"/>
          <w:lang w:val="en-US" w:eastAsia="zh-CN"/>
        </w:rPr>
      </w:pPr>
      <w:r w:rsidRPr="00BA6DE6">
        <w:rPr>
          <w:noProof/>
          <w:lang w:val="en-US" w:eastAsia="zh-CN"/>
        </w:rPr>
        <w:t>5.21</w:t>
      </w:r>
      <w:r>
        <w:rPr>
          <w:noProof/>
          <w:lang w:eastAsia="zh-CN"/>
        </w:rPr>
        <w:t>.1.2</w:t>
      </w:r>
      <w:r>
        <w:rPr>
          <w:rFonts w:asciiTheme="minorHAnsi" w:hAnsiTheme="minorHAnsi" w:cstheme="minorBidi"/>
          <w:noProof/>
          <w:kern w:val="2"/>
          <w:sz w:val="21"/>
          <w:szCs w:val="22"/>
          <w:lang w:val="en-US" w:eastAsia="zh-CN"/>
        </w:rPr>
        <w:tab/>
      </w:r>
      <w:r>
        <w:rPr>
          <w:noProof/>
          <w:lang w:eastAsia="zh-CN"/>
        </w:rPr>
        <w:t>Channel bandwidths per operating band for CA</w:t>
      </w:r>
      <w:r>
        <w:rPr>
          <w:noProof/>
        </w:rPr>
        <w:tab/>
      </w:r>
      <w:r>
        <w:rPr>
          <w:noProof/>
        </w:rPr>
        <w:fldChar w:fldCharType="begin"/>
      </w:r>
      <w:r>
        <w:rPr>
          <w:noProof/>
        </w:rPr>
        <w:instrText xml:space="preserve"> PAGEREF _Toc136288256 \h </w:instrText>
      </w:r>
      <w:r>
        <w:rPr>
          <w:noProof/>
        </w:rPr>
      </w:r>
      <w:r>
        <w:rPr>
          <w:noProof/>
        </w:rPr>
        <w:fldChar w:fldCharType="separate"/>
      </w:r>
      <w:r>
        <w:rPr>
          <w:noProof/>
        </w:rPr>
        <w:t>46</w:t>
      </w:r>
      <w:r>
        <w:rPr>
          <w:noProof/>
        </w:rPr>
        <w:fldChar w:fldCharType="end"/>
      </w:r>
    </w:p>
    <w:p w14:paraId="0C3A236F" w14:textId="77777777" w:rsidR="00305326" w:rsidRDefault="00305326">
      <w:pPr>
        <w:pStyle w:val="42"/>
        <w:rPr>
          <w:rFonts w:asciiTheme="minorHAnsi" w:hAnsiTheme="minorHAnsi" w:cstheme="minorBidi"/>
          <w:noProof/>
          <w:kern w:val="2"/>
          <w:sz w:val="21"/>
          <w:szCs w:val="22"/>
          <w:lang w:val="en-US" w:eastAsia="zh-CN"/>
        </w:rPr>
      </w:pPr>
      <w:r>
        <w:rPr>
          <w:noProof/>
        </w:rPr>
        <w:t>5.21.1.3</w:t>
      </w:r>
      <w:r>
        <w:rPr>
          <w:rFonts w:asciiTheme="minorHAnsi" w:hAnsiTheme="minorHAnsi" w:cstheme="minorBidi"/>
          <w:noProof/>
          <w:kern w:val="2"/>
          <w:sz w:val="21"/>
          <w:szCs w:val="22"/>
          <w:lang w:val="en-US" w:eastAsia="zh-CN"/>
        </w:rPr>
        <w:tab/>
      </w:r>
      <w:r w:rsidRPr="00BA6DE6">
        <w:rPr>
          <w:rFonts w:cs="Arial"/>
          <w:noProof/>
          <w:lang w:val="en-US" w:eastAsia="zh-CN"/>
        </w:rPr>
        <w:t>∆T</w:t>
      </w:r>
      <w:r w:rsidRPr="00BA6DE6">
        <w:rPr>
          <w:rFonts w:cs="Arial"/>
          <w:noProof/>
          <w:vertAlign w:val="subscript"/>
          <w:lang w:val="en-US" w:eastAsia="zh-CN"/>
        </w:rPr>
        <w:t>IB,c</w:t>
      </w:r>
      <w:r w:rsidRPr="00BA6DE6">
        <w:rPr>
          <w:rFonts w:cs="Arial"/>
          <w:noProof/>
          <w:lang w:val="en-US" w:eastAsia="zh-CN"/>
        </w:rPr>
        <w:t xml:space="preserve"> and ∆R</w:t>
      </w:r>
      <w:r w:rsidRPr="00BA6DE6">
        <w:rPr>
          <w:rFonts w:cs="Arial"/>
          <w:noProof/>
          <w:vertAlign w:val="subscript"/>
          <w:lang w:val="en-US" w:eastAsia="zh-CN"/>
        </w:rPr>
        <w:t>IB,c</w:t>
      </w:r>
      <w:r w:rsidRPr="00BA6DE6">
        <w:rPr>
          <w:rFonts w:cs="Arial"/>
          <w:noProof/>
          <w:lang w:val="en-US" w:eastAsia="zh-CN"/>
        </w:rPr>
        <w:t xml:space="preserve"> values</w:t>
      </w:r>
      <w:r>
        <w:rPr>
          <w:noProof/>
        </w:rPr>
        <w:tab/>
      </w:r>
      <w:r>
        <w:rPr>
          <w:noProof/>
        </w:rPr>
        <w:fldChar w:fldCharType="begin"/>
      </w:r>
      <w:r>
        <w:rPr>
          <w:noProof/>
        </w:rPr>
        <w:instrText xml:space="preserve"> PAGEREF _Toc136288257 \h </w:instrText>
      </w:r>
      <w:r>
        <w:rPr>
          <w:noProof/>
        </w:rPr>
      </w:r>
      <w:r>
        <w:rPr>
          <w:noProof/>
        </w:rPr>
        <w:fldChar w:fldCharType="separate"/>
      </w:r>
      <w:r>
        <w:rPr>
          <w:noProof/>
        </w:rPr>
        <w:t>46</w:t>
      </w:r>
      <w:r>
        <w:rPr>
          <w:noProof/>
        </w:rPr>
        <w:fldChar w:fldCharType="end"/>
      </w:r>
    </w:p>
    <w:p w14:paraId="2D6E144B" w14:textId="77777777" w:rsidR="00305326" w:rsidRDefault="00305326">
      <w:pPr>
        <w:pStyle w:val="33"/>
        <w:rPr>
          <w:rFonts w:asciiTheme="minorHAnsi" w:hAnsiTheme="minorHAnsi" w:cstheme="minorBidi"/>
          <w:noProof/>
          <w:kern w:val="2"/>
          <w:sz w:val="21"/>
          <w:szCs w:val="22"/>
          <w:lang w:val="en-US" w:eastAsia="zh-CN"/>
        </w:rPr>
      </w:pPr>
      <w:r>
        <w:rPr>
          <w:noProof/>
        </w:rPr>
        <w:t>5.21.2</w:t>
      </w:r>
      <w:r>
        <w:rPr>
          <w:rFonts w:asciiTheme="minorHAnsi" w:hAnsiTheme="minorHAnsi" w:cstheme="minorBidi"/>
          <w:noProof/>
          <w:kern w:val="2"/>
          <w:sz w:val="21"/>
          <w:szCs w:val="22"/>
          <w:lang w:val="en-US" w:eastAsia="zh-CN"/>
        </w:rPr>
        <w:tab/>
      </w:r>
      <w:r w:rsidRPr="00BA6DE6">
        <w:rPr>
          <w:rFonts w:cs="Arial"/>
          <w:noProof/>
          <w:lang w:eastAsia="zh-CN"/>
        </w:rPr>
        <w:t>Specific for 2 bands UL CA</w:t>
      </w:r>
      <w:r>
        <w:rPr>
          <w:noProof/>
        </w:rPr>
        <w:tab/>
      </w:r>
      <w:r>
        <w:rPr>
          <w:noProof/>
        </w:rPr>
        <w:fldChar w:fldCharType="begin"/>
      </w:r>
      <w:r>
        <w:rPr>
          <w:noProof/>
        </w:rPr>
        <w:instrText xml:space="preserve"> PAGEREF _Toc136288258 \h </w:instrText>
      </w:r>
      <w:r>
        <w:rPr>
          <w:noProof/>
        </w:rPr>
      </w:r>
      <w:r>
        <w:rPr>
          <w:noProof/>
        </w:rPr>
        <w:fldChar w:fldCharType="separate"/>
      </w:r>
      <w:r>
        <w:rPr>
          <w:noProof/>
        </w:rPr>
        <w:t>46</w:t>
      </w:r>
      <w:r>
        <w:rPr>
          <w:noProof/>
        </w:rPr>
        <w:fldChar w:fldCharType="end"/>
      </w:r>
    </w:p>
    <w:p w14:paraId="730D5936" w14:textId="77777777" w:rsidR="00305326" w:rsidRDefault="00305326">
      <w:pPr>
        <w:pStyle w:val="42"/>
        <w:rPr>
          <w:rFonts w:asciiTheme="minorHAnsi" w:hAnsiTheme="minorHAnsi" w:cstheme="minorBidi"/>
          <w:noProof/>
          <w:kern w:val="2"/>
          <w:sz w:val="21"/>
          <w:szCs w:val="22"/>
          <w:lang w:val="en-US" w:eastAsia="zh-CN"/>
        </w:rPr>
      </w:pPr>
      <w:r>
        <w:rPr>
          <w:noProof/>
          <w:lang w:eastAsia="zh-CN"/>
        </w:rPr>
        <w:t>5.21.2.1</w:t>
      </w:r>
      <w:r>
        <w:rPr>
          <w:rFonts w:asciiTheme="minorHAnsi" w:hAnsiTheme="minorHAnsi" w:cstheme="minorBidi"/>
          <w:noProof/>
          <w:kern w:val="2"/>
          <w:sz w:val="21"/>
          <w:szCs w:val="22"/>
          <w:lang w:val="en-US" w:eastAsia="zh-CN"/>
        </w:rPr>
        <w:tab/>
      </w:r>
      <w:r>
        <w:rPr>
          <w:noProof/>
          <w:lang w:eastAsia="zh-CN"/>
        </w:rPr>
        <w:t>UE co-existence studies</w:t>
      </w:r>
      <w:r>
        <w:rPr>
          <w:noProof/>
        </w:rPr>
        <w:tab/>
      </w:r>
      <w:r>
        <w:rPr>
          <w:noProof/>
        </w:rPr>
        <w:fldChar w:fldCharType="begin"/>
      </w:r>
      <w:r>
        <w:rPr>
          <w:noProof/>
        </w:rPr>
        <w:instrText xml:space="preserve"> PAGEREF _Toc136288259 \h </w:instrText>
      </w:r>
      <w:r>
        <w:rPr>
          <w:noProof/>
        </w:rPr>
      </w:r>
      <w:r>
        <w:rPr>
          <w:noProof/>
        </w:rPr>
        <w:fldChar w:fldCharType="separate"/>
      </w:r>
      <w:r>
        <w:rPr>
          <w:noProof/>
        </w:rPr>
        <w:t>46</w:t>
      </w:r>
      <w:r>
        <w:rPr>
          <w:noProof/>
        </w:rPr>
        <w:fldChar w:fldCharType="end"/>
      </w:r>
    </w:p>
    <w:p w14:paraId="62244FE5" w14:textId="77777777" w:rsidR="00305326" w:rsidRDefault="00305326">
      <w:pPr>
        <w:pStyle w:val="42"/>
        <w:rPr>
          <w:rFonts w:asciiTheme="minorHAnsi" w:hAnsiTheme="minorHAnsi" w:cstheme="minorBidi"/>
          <w:noProof/>
          <w:kern w:val="2"/>
          <w:sz w:val="21"/>
          <w:szCs w:val="22"/>
          <w:lang w:val="en-US" w:eastAsia="zh-CN"/>
        </w:rPr>
      </w:pPr>
      <w:r>
        <w:rPr>
          <w:noProof/>
          <w:lang w:eastAsia="zh-CN"/>
        </w:rPr>
        <w:t>5.21.2.2</w:t>
      </w:r>
      <w:r>
        <w:rPr>
          <w:rFonts w:asciiTheme="minorHAnsi" w:hAnsiTheme="minorHAnsi" w:cstheme="minorBidi"/>
          <w:noProof/>
          <w:kern w:val="2"/>
          <w:sz w:val="21"/>
          <w:szCs w:val="22"/>
          <w:lang w:val="en-US" w:eastAsia="zh-CN"/>
        </w:rPr>
        <w:tab/>
      </w:r>
      <w:r w:rsidRPr="00BA6DE6">
        <w:rPr>
          <w:noProof/>
          <w:lang w:val="en-US" w:eastAsia="zh-CN"/>
        </w:rPr>
        <w:t>REFSENS requirements</w:t>
      </w:r>
      <w:r>
        <w:rPr>
          <w:noProof/>
        </w:rPr>
        <w:tab/>
      </w:r>
      <w:r>
        <w:rPr>
          <w:noProof/>
        </w:rPr>
        <w:fldChar w:fldCharType="begin"/>
      </w:r>
      <w:r>
        <w:rPr>
          <w:noProof/>
        </w:rPr>
        <w:instrText xml:space="preserve"> PAGEREF _Toc136288260 \h </w:instrText>
      </w:r>
      <w:r>
        <w:rPr>
          <w:noProof/>
        </w:rPr>
      </w:r>
      <w:r>
        <w:rPr>
          <w:noProof/>
        </w:rPr>
        <w:fldChar w:fldCharType="separate"/>
      </w:r>
      <w:r>
        <w:rPr>
          <w:noProof/>
        </w:rPr>
        <w:t>48</w:t>
      </w:r>
      <w:r>
        <w:rPr>
          <w:noProof/>
        </w:rPr>
        <w:fldChar w:fldCharType="end"/>
      </w:r>
    </w:p>
    <w:p w14:paraId="2619F7F5" w14:textId="77777777" w:rsidR="00305326" w:rsidRDefault="00305326">
      <w:pPr>
        <w:pStyle w:val="22"/>
        <w:rPr>
          <w:rFonts w:asciiTheme="minorHAnsi" w:hAnsiTheme="minorHAnsi" w:cstheme="minorBidi"/>
          <w:noProof/>
          <w:kern w:val="2"/>
          <w:sz w:val="21"/>
          <w:szCs w:val="22"/>
          <w:lang w:val="en-US" w:eastAsia="zh-CN"/>
        </w:rPr>
      </w:pPr>
      <w:r>
        <w:rPr>
          <w:noProof/>
        </w:rPr>
        <w:t>5.22</w:t>
      </w:r>
      <w:r>
        <w:rPr>
          <w:rFonts w:asciiTheme="minorHAnsi" w:hAnsiTheme="minorHAnsi" w:cstheme="minorBidi"/>
          <w:noProof/>
          <w:kern w:val="2"/>
          <w:sz w:val="21"/>
          <w:szCs w:val="22"/>
          <w:lang w:val="en-US" w:eastAsia="zh-CN"/>
        </w:rPr>
        <w:tab/>
      </w:r>
      <w:r>
        <w:rPr>
          <w:noProof/>
        </w:rPr>
        <w:t>CA_n70-n71-n77</w:t>
      </w:r>
      <w:r>
        <w:rPr>
          <w:noProof/>
        </w:rPr>
        <w:tab/>
      </w:r>
      <w:r>
        <w:rPr>
          <w:noProof/>
        </w:rPr>
        <w:fldChar w:fldCharType="begin"/>
      </w:r>
      <w:r>
        <w:rPr>
          <w:noProof/>
        </w:rPr>
        <w:instrText xml:space="preserve"> PAGEREF _Toc136288261 \h </w:instrText>
      </w:r>
      <w:r>
        <w:rPr>
          <w:noProof/>
        </w:rPr>
      </w:r>
      <w:r>
        <w:rPr>
          <w:noProof/>
        </w:rPr>
        <w:fldChar w:fldCharType="separate"/>
      </w:r>
      <w:r>
        <w:rPr>
          <w:noProof/>
        </w:rPr>
        <w:t>48</w:t>
      </w:r>
      <w:r>
        <w:rPr>
          <w:noProof/>
        </w:rPr>
        <w:fldChar w:fldCharType="end"/>
      </w:r>
    </w:p>
    <w:p w14:paraId="4D4A3DD5" w14:textId="77777777" w:rsidR="00305326" w:rsidRDefault="00305326">
      <w:pPr>
        <w:pStyle w:val="33"/>
        <w:rPr>
          <w:rFonts w:asciiTheme="minorHAnsi" w:hAnsiTheme="minorHAnsi" w:cstheme="minorBidi"/>
          <w:noProof/>
          <w:kern w:val="2"/>
          <w:sz w:val="21"/>
          <w:szCs w:val="22"/>
          <w:lang w:val="en-US" w:eastAsia="zh-CN"/>
        </w:rPr>
      </w:pPr>
      <w:r>
        <w:rPr>
          <w:noProof/>
        </w:rPr>
        <w:t>5.22.1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_Toc136288262 \h </w:instrText>
      </w:r>
      <w:r>
        <w:rPr>
          <w:noProof/>
        </w:rPr>
      </w:r>
      <w:r>
        <w:rPr>
          <w:noProof/>
        </w:rPr>
        <w:fldChar w:fldCharType="separate"/>
      </w:r>
      <w:r>
        <w:rPr>
          <w:noProof/>
        </w:rPr>
        <w:t>48</w:t>
      </w:r>
      <w:r>
        <w:rPr>
          <w:noProof/>
        </w:rPr>
        <w:fldChar w:fldCharType="end"/>
      </w:r>
    </w:p>
    <w:p w14:paraId="3432E753" w14:textId="77777777" w:rsidR="00305326" w:rsidRDefault="00305326">
      <w:pPr>
        <w:pStyle w:val="42"/>
        <w:rPr>
          <w:rFonts w:asciiTheme="minorHAnsi" w:hAnsiTheme="minorHAnsi" w:cstheme="minorBidi"/>
          <w:noProof/>
          <w:kern w:val="2"/>
          <w:sz w:val="21"/>
          <w:szCs w:val="22"/>
          <w:lang w:val="en-US" w:eastAsia="zh-CN"/>
        </w:rPr>
      </w:pPr>
      <w:r>
        <w:rPr>
          <w:noProof/>
        </w:rPr>
        <w:t>5.22.1.1</w:t>
      </w:r>
      <w:r>
        <w:rPr>
          <w:rFonts w:asciiTheme="minorHAnsi" w:hAnsiTheme="minorHAnsi" w:cstheme="minorBidi"/>
          <w:noProof/>
          <w:kern w:val="2"/>
          <w:sz w:val="21"/>
          <w:szCs w:val="22"/>
          <w:lang w:val="en-US" w:eastAsia="zh-CN"/>
        </w:rPr>
        <w:tab/>
      </w:r>
      <w:r w:rsidRPr="00BA6DE6">
        <w:rPr>
          <w:rFonts w:cs="Arial"/>
          <w:noProof/>
          <w:lang w:eastAsia="zh-CN"/>
        </w:rPr>
        <w:t>Operating bands for CA</w:t>
      </w:r>
      <w:r>
        <w:rPr>
          <w:noProof/>
        </w:rPr>
        <w:tab/>
      </w:r>
      <w:r>
        <w:rPr>
          <w:noProof/>
        </w:rPr>
        <w:fldChar w:fldCharType="begin"/>
      </w:r>
      <w:r>
        <w:rPr>
          <w:noProof/>
        </w:rPr>
        <w:instrText xml:space="preserve"> PAGEREF _Toc136288263 \h </w:instrText>
      </w:r>
      <w:r>
        <w:rPr>
          <w:noProof/>
        </w:rPr>
      </w:r>
      <w:r>
        <w:rPr>
          <w:noProof/>
        </w:rPr>
        <w:fldChar w:fldCharType="separate"/>
      </w:r>
      <w:r>
        <w:rPr>
          <w:noProof/>
        </w:rPr>
        <w:t>48</w:t>
      </w:r>
      <w:r>
        <w:rPr>
          <w:noProof/>
        </w:rPr>
        <w:fldChar w:fldCharType="end"/>
      </w:r>
    </w:p>
    <w:p w14:paraId="1FE137EA" w14:textId="77777777" w:rsidR="00305326" w:rsidRDefault="00305326">
      <w:pPr>
        <w:pStyle w:val="42"/>
        <w:rPr>
          <w:rFonts w:asciiTheme="minorHAnsi" w:hAnsiTheme="minorHAnsi" w:cstheme="minorBidi"/>
          <w:noProof/>
          <w:kern w:val="2"/>
          <w:sz w:val="21"/>
          <w:szCs w:val="22"/>
          <w:lang w:val="en-US" w:eastAsia="zh-CN"/>
        </w:rPr>
      </w:pPr>
      <w:r w:rsidRPr="00BA6DE6">
        <w:rPr>
          <w:noProof/>
          <w:lang w:val="en-US" w:eastAsia="zh-CN"/>
        </w:rPr>
        <w:t>5.22</w:t>
      </w:r>
      <w:r>
        <w:rPr>
          <w:noProof/>
          <w:lang w:eastAsia="zh-CN"/>
        </w:rPr>
        <w:t>.1.2</w:t>
      </w:r>
      <w:r>
        <w:rPr>
          <w:rFonts w:asciiTheme="minorHAnsi" w:hAnsiTheme="minorHAnsi" w:cstheme="minorBidi"/>
          <w:noProof/>
          <w:kern w:val="2"/>
          <w:sz w:val="21"/>
          <w:szCs w:val="22"/>
          <w:lang w:val="en-US" w:eastAsia="zh-CN"/>
        </w:rPr>
        <w:tab/>
      </w:r>
      <w:r>
        <w:rPr>
          <w:noProof/>
          <w:lang w:eastAsia="zh-CN"/>
        </w:rPr>
        <w:t>Channel bandwidths per operating band for CA</w:t>
      </w:r>
      <w:r>
        <w:rPr>
          <w:noProof/>
        </w:rPr>
        <w:tab/>
      </w:r>
      <w:r>
        <w:rPr>
          <w:noProof/>
        </w:rPr>
        <w:fldChar w:fldCharType="begin"/>
      </w:r>
      <w:r>
        <w:rPr>
          <w:noProof/>
        </w:rPr>
        <w:instrText xml:space="preserve"> PAGEREF _Toc136288264 \h </w:instrText>
      </w:r>
      <w:r>
        <w:rPr>
          <w:noProof/>
        </w:rPr>
      </w:r>
      <w:r>
        <w:rPr>
          <w:noProof/>
        </w:rPr>
        <w:fldChar w:fldCharType="separate"/>
      </w:r>
      <w:r>
        <w:rPr>
          <w:noProof/>
        </w:rPr>
        <w:t>49</w:t>
      </w:r>
      <w:r>
        <w:rPr>
          <w:noProof/>
        </w:rPr>
        <w:fldChar w:fldCharType="end"/>
      </w:r>
    </w:p>
    <w:p w14:paraId="1E2AE0E7" w14:textId="77777777" w:rsidR="00305326" w:rsidRDefault="00305326">
      <w:pPr>
        <w:pStyle w:val="42"/>
        <w:rPr>
          <w:rFonts w:asciiTheme="minorHAnsi" w:hAnsiTheme="minorHAnsi" w:cstheme="minorBidi"/>
          <w:noProof/>
          <w:kern w:val="2"/>
          <w:sz w:val="21"/>
          <w:szCs w:val="22"/>
          <w:lang w:val="en-US" w:eastAsia="zh-CN"/>
        </w:rPr>
      </w:pPr>
      <w:r>
        <w:rPr>
          <w:noProof/>
        </w:rPr>
        <w:t>5.22.1.3</w:t>
      </w:r>
      <w:r>
        <w:rPr>
          <w:rFonts w:asciiTheme="minorHAnsi" w:hAnsiTheme="minorHAnsi" w:cstheme="minorBidi"/>
          <w:noProof/>
          <w:kern w:val="2"/>
          <w:sz w:val="21"/>
          <w:szCs w:val="22"/>
          <w:lang w:val="en-US" w:eastAsia="zh-CN"/>
        </w:rPr>
        <w:tab/>
      </w:r>
      <w:r w:rsidRPr="00BA6DE6">
        <w:rPr>
          <w:rFonts w:cs="Arial"/>
          <w:noProof/>
          <w:lang w:val="en-US" w:eastAsia="zh-CN"/>
        </w:rPr>
        <w:t>∆T</w:t>
      </w:r>
      <w:r w:rsidRPr="00BA6DE6">
        <w:rPr>
          <w:rFonts w:cs="Arial"/>
          <w:noProof/>
          <w:vertAlign w:val="subscript"/>
          <w:lang w:val="en-US" w:eastAsia="zh-CN"/>
        </w:rPr>
        <w:t>IB,c</w:t>
      </w:r>
      <w:r w:rsidRPr="00BA6DE6">
        <w:rPr>
          <w:rFonts w:cs="Arial"/>
          <w:noProof/>
          <w:lang w:val="en-US" w:eastAsia="zh-CN"/>
        </w:rPr>
        <w:t xml:space="preserve"> and ∆R</w:t>
      </w:r>
      <w:r w:rsidRPr="00BA6DE6">
        <w:rPr>
          <w:rFonts w:cs="Arial"/>
          <w:noProof/>
          <w:vertAlign w:val="subscript"/>
          <w:lang w:val="en-US" w:eastAsia="zh-CN"/>
        </w:rPr>
        <w:t>IB,c</w:t>
      </w:r>
      <w:r w:rsidRPr="00BA6DE6">
        <w:rPr>
          <w:rFonts w:cs="Arial"/>
          <w:noProof/>
          <w:lang w:val="en-US" w:eastAsia="zh-CN"/>
        </w:rPr>
        <w:t xml:space="preserve"> values</w:t>
      </w:r>
      <w:r>
        <w:rPr>
          <w:noProof/>
        </w:rPr>
        <w:tab/>
      </w:r>
      <w:r>
        <w:rPr>
          <w:noProof/>
        </w:rPr>
        <w:fldChar w:fldCharType="begin"/>
      </w:r>
      <w:r>
        <w:rPr>
          <w:noProof/>
        </w:rPr>
        <w:instrText xml:space="preserve"> PAGEREF _Toc136288265 \h </w:instrText>
      </w:r>
      <w:r>
        <w:rPr>
          <w:noProof/>
        </w:rPr>
      </w:r>
      <w:r>
        <w:rPr>
          <w:noProof/>
        </w:rPr>
        <w:fldChar w:fldCharType="separate"/>
      </w:r>
      <w:r>
        <w:rPr>
          <w:noProof/>
        </w:rPr>
        <w:t>49</w:t>
      </w:r>
      <w:r>
        <w:rPr>
          <w:noProof/>
        </w:rPr>
        <w:fldChar w:fldCharType="end"/>
      </w:r>
    </w:p>
    <w:p w14:paraId="6E02D009" w14:textId="77777777" w:rsidR="00305326" w:rsidRDefault="00305326">
      <w:pPr>
        <w:pStyle w:val="33"/>
        <w:rPr>
          <w:rFonts w:asciiTheme="minorHAnsi" w:hAnsiTheme="minorHAnsi" w:cstheme="minorBidi"/>
          <w:noProof/>
          <w:kern w:val="2"/>
          <w:sz w:val="21"/>
          <w:szCs w:val="22"/>
          <w:lang w:val="en-US" w:eastAsia="zh-CN"/>
        </w:rPr>
      </w:pPr>
      <w:r>
        <w:rPr>
          <w:noProof/>
        </w:rPr>
        <w:t>5.22.2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_Toc136288266 \h </w:instrText>
      </w:r>
      <w:r>
        <w:rPr>
          <w:noProof/>
        </w:rPr>
      </w:r>
      <w:r>
        <w:rPr>
          <w:noProof/>
        </w:rPr>
        <w:fldChar w:fldCharType="separate"/>
      </w:r>
      <w:r>
        <w:rPr>
          <w:noProof/>
        </w:rPr>
        <w:t>49</w:t>
      </w:r>
      <w:r>
        <w:rPr>
          <w:noProof/>
        </w:rPr>
        <w:fldChar w:fldCharType="end"/>
      </w:r>
    </w:p>
    <w:p w14:paraId="7CF3EC77" w14:textId="77777777" w:rsidR="00305326" w:rsidRDefault="00305326">
      <w:pPr>
        <w:pStyle w:val="42"/>
        <w:rPr>
          <w:rFonts w:asciiTheme="minorHAnsi" w:hAnsiTheme="minorHAnsi" w:cstheme="minorBidi"/>
          <w:noProof/>
          <w:kern w:val="2"/>
          <w:sz w:val="21"/>
          <w:szCs w:val="22"/>
          <w:lang w:val="en-US" w:eastAsia="zh-CN"/>
        </w:rPr>
      </w:pPr>
      <w:r>
        <w:rPr>
          <w:noProof/>
          <w:lang w:eastAsia="zh-CN"/>
        </w:rPr>
        <w:t>5.22.2.1</w:t>
      </w:r>
      <w:r>
        <w:rPr>
          <w:rFonts w:asciiTheme="minorHAnsi" w:hAnsiTheme="minorHAnsi" w:cstheme="minorBidi"/>
          <w:noProof/>
          <w:kern w:val="2"/>
          <w:sz w:val="21"/>
          <w:szCs w:val="22"/>
          <w:lang w:val="en-US" w:eastAsia="zh-CN"/>
        </w:rPr>
        <w:tab/>
      </w:r>
      <w:r>
        <w:rPr>
          <w:noProof/>
          <w:lang w:eastAsia="zh-CN"/>
        </w:rPr>
        <w:t>UE co-existence studies</w:t>
      </w:r>
      <w:r>
        <w:rPr>
          <w:noProof/>
        </w:rPr>
        <w:tab/>
      </w:r>
      <w:r>
        <w:rPr>
          <w:noProof/>
        </w:rPr>
        <w:fldChar w:fldCharType="begin"/>
      </w:r>
      <w:r>
        <w:rPr>
          <w:noProof/>
        </w:rPr>
        <w:instrText xml:space="preserve"> PAGEREF _Toc136288267 \h </w:instrText>
      </w:r>
      <w:r>
        <w:rPr>
          <w:noProof/>
        </w:rPr>
      </w:r>
      <w:r>
        <w:rPr>
          <w:noProof/>
        </w:rPr>
        <w:fldChar w:fldCharType="separate"/>
      </w:r>
      <w:r>
        <w:rPr>
          <w:noProof/>
        </w:rPr>
        <w:t>49</w:t>
      </w:r>
      <w:r>
        <w:rPr>
          <w:noProof/>
        </w:rPr>
        <w:fldChar w:fldCharType="end"/>
      </w:r>
    </w:p>
    <w:p w14:paraId="34C39388" w14:textId="77777777" w:rsidR="00305326" w:rsidRDefault="00305326">
      <w:pPr>
        <w:pStyle w:val="42"/>
        <w:rPr>
          <w:rFonts w:asciiTheme="minorHAnsi" w:hAnsiTheme="minorHAnsi" w:cstheme="minorBidi"/>
          <w:noProof/>
          <w:kern w:val="2"/>
          <w:sz w:val="21"/>
          <w:szCs w:val="22"/>
          <w:lang w:val="en-US" w:eastAsia="zh-CN"/>
        </w:rPr>
      </w:pPr>
      <w:r>
        <w:rPr>
          <w:noProof/>
          <w:lang w:eastAsia="zh-CN"/>
        </w:rPr>
        <w:t>5.22.2.2</w:t>
      </w:r>
      <w:r>
        <w:rPr>
          <w:rFonts w:asciiTheme="minorHAnsi" w:hAnsiTheme="minorHAnsi" w:cstheme="minorBidi"/>
          <w:noProof/>
          <w:kern w:val="2"/>
          <w:sz w:val="21"/>
          <w:szCs w:val="22"/>
          <w:lang w:val="en-US" w:eastAsia="zh-CN"/>
        </w:rPr>
        <w:tab/>
      </w:r>
      <w:r w:rsidRPr="00BA6DE6">
        <w:rPr>
          <w:noProof/>
          <w:lang w:val="en-US" w:eastAsia="zh-CN"/>
        </w:rPr>
        <w:t>REFSENS requirements</w:t>
      </w:r>
      <w:r>
        <w:rPr>
          <w:noProof/>
        </w:rPr>
        <w:tab/>
      </w:r>
      <w:r>
        <w:rPr>
          <w:noProof/>
        </w:rPr>
        <w:fldChar w:fldCharType="begin"/>
      </w:r>
      <w:r>
        <w:rPr>
          <w:noProof/>
        </w:rPr>
        <w:instrText xml:space="preserve"> PAGEREF _Toc136288268 \h </w:instrText>
      </w:r>
      <w:r>
        <w:rPr>
          <w:noProof/>
        </w:rPr>
      </w:r>
      <w:r>
        <w:rPr>
          <w:noProof/>
        </w:rPr>
        <w:fldChar w:fldCharType="separate"/>
      </w:r>
      <w:r>
        <w:rPr>
          <w:noProof/>
        </w:rPr>
        <w:t>51</w:t>
      </w:r>
      <w:r>
        <w:rPr>
          <w:noProof/>
        </w:rPr>
        <w:fldChar w:fldCharType="end"/>
      </w:r>
    </w:p>
    <w:p w14:paraId="4DFF9D73" w14:textId="77777777" w:rsidR="00305326" w:rsidRDefault="00305326">
      <w:pPr>
        <w:pStyle w:val="22"/>
        <w:rPr>
          <w:rFonts w:asciiTheme="minorHAnsi" w:hAnsiTheme="minorHAnsi" w:cstheme="minorBidi"/>
          <w:noProof/>
          <w:kern w:val="2"/>
          <w:sz w:val="21"/>
          <w:szCs w:val="22"/>
          <w:lang w:val="en-US" w:eastAsia="zh-CN"/>
        </w:rPr>
      </w:pPr>
      <w:r>
        <w:rPr>
          <w:noProof/>
        </w:rPr>
        <w:t>5.23</w:t>
      </w:r>
      <w:r>
        <w:rPr>
          <w:rFonts w:asciiTheme="minorHAnsi" w:hAnsiTheme="minorHAnsi" w:cstheme="minorBidi"/>
          <w:noProof/>
          <w:kern w:val="2"/>
          <w:sz w:val="21"/>
          <w:szCs w:val="22"/>
          <w:lang w:val="en-US" w:eastAsia="zh-CN"/>
        </w:rPr>
        <w:tab/>
      </w:r>
      <w:r>
        <w:rPr>
          <w:noProof/>
        </w:rPr>
        <w:t>CA_n1-n3-n38</w:t>
      </w:r>
      <w:r>
        <w:rPr>
          <w:noProof/>
        </w:rPr>
        <w:tab/>
      </w:r>
      <w:r>
        <w:rPr>
          <w:noProof/>
        </w:rPr>
        <w:fldChar w:fldCharType="begin"/>
      </w:r>
      <w:r>
        <w:rPr>
          <w:noProof/>
        </w:rPr>
        <w:instrText xml:space="preserve"> PAGEREF _Toc136288269 \h </w:instrText>
      </w:r>
      <w:r>
        <w:rPr>
          <w:noProof/>
        </w:rPr>
      </w:r>
      <w:r>
        <w:rPr>
          <w:noProof/>
        </w:rPr>
        <w:fldChar w:fldCharType="separate"/>
      </w:r>
      <w:r>
        <w:rPr>
          <w:noProof/>
        </w:rPr>
        <w:t>52</w:t>
      </w:r>
      <w:r>
        <w:rPr>
          <w:noProof/>
        </w:rPr>
        <w:fldChar w:fldCharType="end"/>
      </w:r>
    </w:p>
    <w:p w14:paraId="624824D5" w14:textId="77777777" w:rsidR="00305326" w:rsidRDefault="00305326">
      <w:pPr>
        <w:pStyle w:val="33"/>
        <w:rPr>
          <w:rFonts w:asciiTheme="minorHAnsi" w:hAnsiTheme="minorHAnsi" w:cstheme="minorBidi"/>
          <w:noProof/>
          <w:kern w:val="2"/>
          <w:sz w:val="21"/>
          <w:szCs w:val="22"/>
          <w:lang w:val="en-US" w:eastAsia="zh-CN"/>
        </w:rPr>
      </w:pPr>
      <w:r>
        <w:rPr>
          <w:noProof/>
        </w:rPr>
        <w:t>5.23.1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_Toc136288270 \h </w:instrText>
      </w:r>
      <w:r>
        <w:rPr>
          <w:noProof/>
        </w:rPr>
      </w:r>
      <w:r>
        <w:rPr>
          <w:noProof/>
        </w:rPr>
        <w:fldChar w:fldCharType="separate"/>
      </w:r>
      <w:r>
        <w:rPr>
          <w:noProof/>
        </w:rPr>
        <w:t>52</w:t>
      </w:r>
      <w:r>
        <w:rPr>
          <w:noProof/>
        </w:rPr>
        <w:fldChar w:fldCharType="end"/>
      </w:r>
    </w:p>
    <w:p w14:paraId="04B9FA57" w14:textId="77777777" w:rsidR="00305326" w:rsidRDefault="00305326">
      <w:pPr>
        <w:pStyle w:val="42"/>
        <w:rPr>
          <w:rFonts w:asciiTheme="minorHAnsi" w:hAnsiTheme="minorHAnsi" w:cstheme="minorBidi"/>
          <w:noProof/>
          <w:kern w:val="2"/>
          <w:sz w:val="21"/>
          <w:szCs w:val="22"/>
          <w:lang w:val="en-US" w:eastAsia="zh-CN"/>
        </w:rPr>
      </w:pPr>
      <w:r>
        <w:rPr>
          <w:noProof/>
        </w:rPr>
        <w:t>5.23.1.1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_Toc136288271 \h </w:instrText>
      </w:r>
      <w:r>
        <w:rPr>
          <w:noProof/>
        </w:rPr>
      </w:r>
      <w:r>
        <w:rPr>
          <w:noProof/>
        </w:rPr>
        <w:fldChar w:fldCharType="separate"/>
      </w:r>
      <w:r>
        <w:rPr>
          <w:noProof/>
        </w:rPr>
        <w:t>52</w:t>
      </w:r>
      <w:r>
        <w:rPr>
          <w:noProof/>
        </w:rPr>
        <w:fldChar w:fldCharType="end"/>
      </w:r>
    </w:p>
    <w:p w14:paraId="6DC591DA" w14:textId="77777777" w:rsidR="00305326" w:rsidRDefault="00305326">
      <w:pPr>
        <w:pStyle w:val="42"/>
        <w:rPr>
          <w:rFonts w:asciiTheme="minorHAnsi" w:hAnsiTheme="minorHAnsi" w:cstheme="minorBidi"/>
          <w:noProof/>
          <w:kern w:val="2"/>
          <w:sz w:val="21"/>
          <w:szCs w:val="22"/>
          <w:lang w:val="en-US" w:eastAsia="zh-CN"/>
        </w:rPr>
      </w:pPr>
      <w:r>
        <w:rPr>
          <w:noProof/>
        </w:rPr>
        <w:t>5.23.1.2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_Toc136288272 \h </w:instrText>
      </w:r>
      <w:r>
        <w:rPr>
          <w:noProof/>
        </w:rPr>
      </w:r>
      <w:r>
        <w:rPr>
          <w:noProof/>
        </w:rPr>
        <w:fldChar w:fldCharType="separate"/>
      </w:r>
      <w:r>
        <w:rPr>
          <w:noProof/>
        </w:rPr>
        <w:t>52</w:t>
      </w:r>
      <w:r>
        <w:rPr>
          <w:noProof/>
        </w:rPr>
        <w:fldChar w:fldCharType="end"/>
      </w:r>
    </w:p>
    <w:p w14:paraId="4F794584" w14:textId="77777777" w:rsidR="00305326" w:rsidRDefault="00305326">
      <w:pPr>
        <w:pStyle w:val="42"/>
        <w:rPr>
          <w:rFonts w:asciiTheme="minorHAnsi" w:hAnsiTheme="minorHAnsi" w:cstheme="minorBidi"/>
          <w:noProof/>
          <w:kern w:val="2"/>
          <w:sz w:val="21"/>
          <w:szCs w:val="22"/>
          <w:lang w:val="en-US" w:eastAsia="zh-CN"/>
        </w:rPr>
      </w:pPr>
      <w:r>
        <w:rPr>
          <w:noProof/>
        </w:rPr>
        <w:t>5.23.1.3</w:t>
      </w:r>
      <w:r>
        <w:rPr>
          <w:rFonts w:asciiTheme="minorHAnsi" w:hAnsiTheme="minorHAnsi" w:cstheme="minorBidi"/>
          <w:noProof/>
          <w:kern w:val="2"/>
          <w:sz w:val="21"/>
          <w:szCs w:val="22"/>
          <w:lang w:val="en-US" w:eastAsia="zh-CN"/>
        </w:rPr>
        <w:tab/>
      </w:r>
      <w:r>
        <w:rPr>
          <w:noProof/>
        </w:rPr>
        <w:t>∆T</w:t>
      </w:r>
      <w:r w:rsidRPr="00BA6DE6">
        <w:rPr>
          <w:noProof/>
          <w:vertAlign w:val="subscript"/>
        </w:rPr>
        <w:t>IB,c</w:t>
      </w:r>
      <w:r>
        <w:rPr>
          <w:noProof/>
        </w:rPr>
        <w:t xml:space="preserve"> and ∆R</w:t>
      </w:r>
      <w:r w:rsidRPr="00BA6DE6">
        <w:rPr>
          <w:noProof/>
          <w:vertAlign w:val="subscript"/>
        </w:rPr>
        <w:t>IB,c</w:t>
      </w:r>
      <w:r>
        <w:rPr>
          <w:noProof/>
        </w:rPr>
        <w:t xml:space="preserve"> values</w:t>
      </w:r>
      <w:r>
        <w:rPr>
          <w:noProof/>
        </w:rPr>
        <w:tab/>
      </w:r>
      <w:r>
        <w:rPr>
          <w:noProof/>
        </w:rPr>
        <w:fldChar w:fldCharType="begin"/>
      </w:r>
      <w:r>
        <w:rPr>
          <w:noProof/>
        </w:rPr>
        <w:instrText xml:space="preserve"> PAGEREF _Toc136288273 \h </w:instrText>
      </w:r>
      <w:r>
        <w:rPr>
          <w:noProof/>
        </w:rPr>
      </w:r>
      <w:r>
        <w:rPr>
          <w:noProof/>
        </w:rPr>
        <w:fldChar w:fldCharType="separate"/>
      </w:r>
      <w:r>
        <w:rPr>
          <w:noProof/>
        </w:rPr>
        <w:t>53</w:t>
      </w:r>
      <w:r>
        <w:rPr>
          <w:noProof/>
        </w:rPr>
        <w:fldChar w:fldCharType="end"/>
      </w:r>
    </w:p>
    <w:p w14:paraId="7A6CB363" w14:textId="77777777" w:rsidR="00305326" w:rsidRDefault="00305326">
      <w:pPr>
        <w:pStyle w:val="22"/>
        <w:rPr>
          <w:rFonts w:asciiTheme="minorHAnsi" w:hAnsiTheme="minorHAnsi" w:cstheme="minorBidi"/>
          <w:noProof/>
          <w:kern w:val="2"/>
          <w:sz w:val="21"/>
          <w:szCs w:val="22"/>
          <w:lang w:val="en-US" w:eastAsia="zh-CN"/>
        </w:rPr>
      </w:pPr>
      <w:r>
        <w:rPr>
          <w:noProof/>
        </w:rPr>
        <w:t>5.24</w:t>
      </w:r>
      <w:r>
        <w:rPr>
          <w:rFonts w:asciiTheme="minorHAnsi" w:hAnsiTheme="minorHAnsi" w:cstheme="minorBidi"/>
          <w:noProof/>
          <w:kern w:val="2"/>
          <w:sz w:val="21"/>
          <w:szCs w:val="22"/>
          <w:lang w:val="en-US" w:eastAsia="zh-CN"/>
        </w:rPr>
        <w:tab/>
      </w:r>
      <w:r>
        <w:rPr>
          <w:noProof/>
        </w:rPr>
        <w:t>CA_n1-n7-n38</w:t>
      </w:r>
      <w:r>
        <w:rPr>
          <w:noProof/>
        </w:rPr>
        <w:tab/>
      </w:r>
      <w:r>
        <w:rPr>
          <w:noProof/>
        </w:rPr>
        <w:fldChar w:fldCharType="begin"/>
      </w:r>
      <w:r>
        <w:rPr>
          <w:noProof/>
        </w:rPr>
        <w:instrText xml:space="preserve"> PAGEREF _Toc136288274 \h </w:instrText>
      </w:r>
      <w:r>
        <w:rPr>
          <w:noProof/>
        </w:rPr>
      </w:r>
      <w:r>
        <w:rPr>
          <w:noProof/>
        </w:rPr>
        <w:fldChar w:fldCharType="separate"/>
      </w:r>
      <w:r>
        <w:rPr>
          <w:noProof/>
        </w:rPr>
        <w:t>53</w:t>
      </w:r>
      <w:r>
        <w:rPr>
          <w:noProof/>
        </w:rPr>
        <w:fldChar w:fldCharType="end"/>
      </w:r>
    </w:p>
    <w:p w14:paraId="372AE662" w14:textId="77777777" w:rsidR="00305326" w:rsidRDefault="00305326">
      <w:pPr>
        <w:pStyle w:val="33"/>
        <w:rPr>
          <w:rFonts w:asciiTheme="minorHAnsi" w:hAnsiTheme="minorHAnsi" w:cstheme="minorBidi"/>
          <w:noProof/>
          <w:kern w:val="2"/>
          <w:sz w:val="21"/>
          <w:szCs w:val="22"/>
          <w:lang w:val="en-US" w:eastAsia="zh-CN"/>
        </w:rPr>
      </w:pPr>
      <w:r>
        <w:rPr>
          <w:noProof/>
        </w:rPr>
        <w:t>5.24.1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_Toc136288275 \h </w:instrText>
      </w:r>
      <w:r>
        <w:rPr>
          <w:noProof/>
        </w:rPr>
      </w:r>
      <w:r>
        <w:rPr>
          <w:noProof/>
        </w:rPr>
        <w:fldChar w:fldCharType="separate"/>
      </w:r>
      <w:r>
        <w:rPr>
          <w:noProof/>
        </w:rPr>
        <w:t>53</w:t>
      </w:r>
      <w:r>
        <w:rPr>
          <w:noProof/>
        </w:rPr>
        <w:fldChar w:fldCharType="end"/>
      </w:r>
    </w:p>
    <w:p w14:paraId="03D51C8A" w14:textId="77777777" w:rsidR="00305326" w:rsidRDefault="00305326">
      <w:pPr>
        <w:pStyle w:val="42"/>
        <w:rPr>
          <w:rFonts w:asciiTheme="minorHAnsi" w:hAnsiTheme="minorHAnsi" w:cstheme="minorBidi"/>
          <w:noProof/>
          <w:kern w:val="2"/>
          <w:sz w:val="21"/>
          <w:szCs w:val="22"/>
          <w:lang w:val="en-US" w:eastAsia="zh-CN"/>
        </w:rPr>
      </w:pPr>
      <w:r>
        <w:rPr>
          <w:noProof/>
        </w:rPr>
        <w:t>5.24.1.1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_Toc136288276 \h </w:instrText>
      </w:r>
      <w:r>
        <w:rPr>
          <w:noProof/>
        </w:rPr>
      </w:r>
      <w:r>
        <w:rPr>
          <w:noProof/>
        </w:rPr>
        <w:fldChar w:fldCharType="separate"/>
      </w:r>
      <w:r>
        <w:rPr>
          <w:noProof/>
        </w:rPr>
        <w:t>53</w:t>
      </w:r>
      <w:r>
        <w:rPr>
          <w:noProof/>
        </w:rPr>
        <w:fldChar w:fldCharType="end"/>
      </w:r>
    </w:p>
    <w:p w14:paraId="21B492EE" w14:textId="77777777" w:rsidR="00305326" w:rsidRDefault="00305326">
      <w:pPr>
        <w:pStyle w:val="42"/>
        <w:rPr>
          <w:rFonts w:asciiTheme="minorHAnsi" w:hAnsiTheme="minorHAnsi" w:cstheme="minorBidi"/>
          <w:noProof/>
          <w:kern w:val="2"/>
          <w:sz w:val="21"/>
          <w:szCs w:val="22"/>
          <w:lang w:val="en-US" w:eastAsia="zh-CN"/>
        </w:rPr>
      </w:pPr>
      <w:r>
        <w:rPr>
          <w:noProof/>
        </w:rPr>
        <w:t>5.24.1.2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_Toc136288277 \h </w:instrText>
      </w:r>
      <w:r>
        <w:rPr>
          <w:noProof/>
        </w:rPr>
      </w:r>
      <w:r>
        <w:rPr>
          <w:noProof/>
        </w:rPr>
        <w:fldChar w:fldCharType="separate"/>
      </w:r>
      <w:r>
        <w:rPr>
          <w:noProof/>
        </w:rPr>
        <w:t>53</w:t>
      </w:r>
      <w:r>
        <w:rPr>
          <w:noProof/>
        </w:rPr>
        <w:fldChar w:fldCharType="end"/>
      </w:r>
    </w:p>
    <w:p w14:paraId="2775822A" w14:textId="77777777" w:rsidR="00305326" w:rsidRDefault="00305326">
      <w:pPr>
        <w:pStyle w:val="42"/>
        <w:rPr>
          <w:rFonts w:asciiTheme="minorHAnsi" w:hAnsiTheme="minorHAnsi" w:cstheme="minorBidi"/>
          <w:noProof/>
          <w:kern w:val="2"/>
          <w:sz w:val="21"/>
          <w:szCs w:val="22"/>
          <w:lang w:val="en-US" w:eastAsia="zh-CN"/>
        </w:rPr>
      </w:pPr>
      <w:r>
        <w:rPr>
          <w:noProof/>
        </w:rPr>
        <w:t>5.24.1.3</w:t>
      </w:r>
      <w:r>
        <w:rPr>
          <w:rFonts w:asciiTheme="minorHAnsi" w:hAnsiTheme="minorHAnsi" w:cstheme="minorBidi"/>
          <w:noProof/>
          <w:kern w:val="2"/>
          <w:sz w:val="21"/>
          <w:szCs w:val="22"/>
          <w:lang w:val="en-US" w:eastAsia="zh-CN"/>
        </w:rPr>
        <w:tab/>
      </w:r>
      <w:r>
        <w:rPr>
          <w:noProof/>
        </w:rPr>
        <w:t>∆T</w:t>
      </w:r>
      <w:r w:rsidRPr="00BA6DE6">
        <w:rPr>
          <w:noProof/>
          <w:vertAlign w:val="subscript"/>
        </w:rPr>
        <w:t>IB,c</w:t>
      </w:r>
      <w:r>
        <w:rPr>
          <w:noProof/>
        </w:rPr>
        <w:t xml:space="preserve"> and ∆R</w:t>
      </w:r>
      <w:r w:rsidRPr="00BA6DE6">
        <w:rPr>
          <w:noProof/>
          <w:vertAlign w:val="subscript"/>
        </w:rPr>
        <w:t>IB,c</w:t>
      </w:r>
      <w:r>
        <w:rPr>
          <w:noProof/>
        </w:rPr>
        <w:t xml:space="preserve"> values</w:t>
      </w:r>
      <w:r>
        <w:rPr>
          <w:noProof/>
        </w:rPr>
        <w:tab/>
      </w:r>
      <w:r>
        <w:rPr>
          <w:noProof/>
        </w:rPr>
        <w:fldChar w:fldCharType="begin"/>
      </w:r>
      <w:r>
        <w:rPr>
          <w:noProof/>
        </w:rPr>
        <w:instrText xml:space="preserve"> PAGEREF _Toc136288278 \h </w:instrText>
      </w:r>
      <w:r>
        <w:rPr>
          <w:noProof/>
        </w:rPr>
      </w:r>
      <w:r>
        <w:rPr>
          <w:noProof/>
        </w:rPr>
        <w:fldChar w:fldCharType="separate"/>
      </w:r>
      <w:r>
        <w:rPr>
          <w:noProof/>
        </w:rPr>
        <w:t>54</w:t>
      </w:r>
      <w:r>
        <w:rPr>
          <w:noProof/>
        </w:rPr>
        <w:fldChar w:fldCharType="end"/>
      </w:r>
    </w:p>
    <w:p w14:paraId="620F4698" w14:textId="77777777" w:rsidR="00305326" w:rsidRDefault="00305326">
      <w:pPr>
        <w:pStyle w:val="22"/>
        <w:rPr>
          <w:rFonts w:asciiTheme="minorHAnsi" w:hAnsiTheme="minorHAnsi" w:cstheme="minorBidi"/>
          <w:noProof/>
          <w:kern w:val="2"/>
          <w:sz w:val="21"/>
          <w:szCs w:val="22"/>
          <w:lang w:val="en-US" w:eastAsia="zh-CN"/>
        </w:rPr>
      </w:pPr>
      <w:r>
        <w:rPr>
          <w:noProof/>
        </w:rPr>
        <w:t>5.25</w:t>
      </w:r>
      <w:r>
        <w:rPr>
          <w:rFonts w:asciiTheme="minorHAnsi" w:hAnsiTheme="minorHAnsi" w:cstheme="minorBidi"/>
          <w:noProof/>
          <w:kern w:val="2"/>
          <w:sz w:val="21"/>
          <w:szCs w:val="22"/>
          <w:lang w:val="en-US" w:eastAsia="zh-CN"/>
        </w:rPr>
        <w:tab/>
      </w:r>
      <w:r>
        <w:rPr>
          <w:noProof/>
        </w:rPr>
        <w:t>CA_n3-n7-n38</w:t>
      </w:r>
      <w:r>
        <w:rPr>
          <w:noProof/>
        </w:rPr>
        <w:tab/>
      </w:r>
      <w:r>
        <w:rPr>
          <w:noProof/>
        </w:rPr>
        <w:fldChar w:fldCharType="begin"/>
      </w:r>
      <w:r>
        <w:rPr>
          <w:noProof/>
        </w:rPr>
        <w:instrText xml:space="preserve"> PAGEREF _Toc136288279 \h </w:instrText>
      </w:r>
      <w:r>
        <w:rPr>
          <w:noProof/>
        </w:rPr>
      </w:r>
      <w:r>
        <w:rPr>
          <w:noProof/>
        </w:rPr>
        <w:fldChar w:fldCharType="separate"/>
      </w:r>
      <w:r>
        <w:rPr>
          <w:noProof/>
        </w:rPr>
        <w:t>54</w:t>
      </w:r>
      <w:r>
        <w:rPr>
          <w:noProof/>
        </w:rPr>
        <w:fldChar w:fldCharType="end"/>
      </w:r>
    </w:p>
    <w:p w14:paraId="7F141E0A" w14:textId="77777777" w:rsidR="00305326" w:rsidRDefault="00305326">
      <w:pPr>
        <w:pStyle w:val="33"/>
        <w:rPr>
          <w:rFonts w:asciiTheme="minorHAnsi" w:hAnsiTheme="minorHAnsi" w:cstheme="minorBidi"/>
          <w:noProof/>
          <w:kern w:val="2"/>
          <w:sz w:val="21"/>
          <w:szCs w:val="22"/>
          <w:lang w:val="en-US" w:eastAsia="zh-CN"/>
        </w:rPr>
      </w:pPr>
      <w:r>
        <w:rPr>
          <w:noProof/>
        </w:rPr>
        <w:t>5.25.1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_Toc136288280 \h </w:instrText>
      </w:r>
      <w:r>
        <w:rPr>
          <w:noProof/>
        </w:rPr>
      </w:r>
      <w:r>
        <w:rPr>
          <w:noProof/>
        </w:rPr>
        <w:fldChar w:fldCharType="separate"/>
      </w:r>
      <w:r>
        <w:rPr>
          <w:noProof/>
        </w:rPr>
        <w:t>54</w:t>
      </w:r>
      <w:r>
        <w:rPr>
          <w:noProof/>
        </w:rPr>
        <w:fldChar w:fldCharType="end"/>
      </w:r>
    </w:p>
    <w:p w14:paraId="41D16A42" w14:textId="77777777" w:rsidR="00305326" w:rsidRDefault="00305326">
      <w:pPr>
        <w:pStyle w:val="42"/>
        <w:rPr>
          <w:rFonts w:asciiTheme="minorHAnsi" w:hAnsiTheme="minorHAnsi" w:cstheme="minorBidi"/>
          <w:noProof/>
          <w:kern w:val="2"/>
          <w:sz w:val="21"/>
          <w:szCs w:val="22"/>
          <w:lang w:val="en-US" w:eastAsia="zh-CN"/>
        </w:rPr>
      </w:pPr>
      <w:r>
        <w:rPr>
          <w:noProof/>
        </w:rPr>
        <w:lastRenderedPageBreak/>
        <w:t>5.25.1.1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_Toc136288281 \h </w:instrText>
      </w:r>
      <w:r>
        <w:rPr>
          <w:noProof/>
        </w:rPr>
      </w:r>
      <w:r>
        <w:rPr>
          <w:noProof/>
        </w:rPr>
        <w:fldChar w:fldCharType="separate"/>
      </w:r>
      <w:r>
        <w:rPr>
          <w:noProof/>
        </w:rPr>
        <w:t>54</w:t>
      </w:r>
      <w:r>
        <w:rPr>
          <w:noProof/>
        </w:rPr>
        <w:fldChar w:fldCharType="end"/>
      </w:r>
    </w:p>
    <w:p w14:paraId="19E62CF0" w14:textId="77777777" w:rsidR="00305326" w:rsidRDefault="00305326">
      <w:pPr>
        <w:pStyle w:val="42"/>
        <w:rPr>
          <w:rFonts w:asciiTheme="minorHAnsi" w:hAnsiTheme="minorHAnsi" w:cstheme="minorBidi"/>
          <w:noProof/>
          <w:kern w:val="2"/>
          <w:sz w:val="21"/>
          <w:szCs w:val="22"/>
          <w:lang w:val="en-US" w:eastAsia="zh-CN"/>
        </w:rPr>
      </w:pPr>
      <w:r>
        <w:rPr>
          <w:noProof/>
        </w:rPr>
        <w:t>5.25.1.2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_Toc136288282 \h </w:instrText>
      </w:r>
      <w:r>
        <w:rPr>
          <w:noProof/>
        </w:rPr>
      </w:r>
      <w:r>
        <w:rPr>
          <w:noProof/>
        </w:rPr>
        <w:fldChar w:fldCharType="separate"/>
      </w:r>
      <w:r>
        <w:rPr>
          <w:noProof/>
        </w:rPr>
        <w:t>54</w:t>
      </w:r>
      <w:r>
        <w:rPr>
          <w:noProof/>
        </w:rPr>
        <w:fldChar w:fldCharType="end"/>
      </w:r>
    </w:p>
    <w:p w14:paraId="2E56A730" w14:textId="77777777" w:rsidR="00305326" w:rsidRDefault="00305326">
      <w:pPr>
        <w:pStyle w:val="42"/>
        <w:rPr>
          <w:rFonts w:asciiTheme="minorHAnsi" w:hAnsiTheme="minorHAnsi" w:cstheme="minorBidi"/>
          <w:noProof/>
          <w:kern w:val="2"/>
          <w:sz w:val="21"/>
          <w:szCs w:val="22"/>
          <w:lang w:val="en-US" w:eastAsia="zh-CN"/>
        </w:rPr>
      </w:pPr>
      <w:r>
        <w:rPr>
          <w:noProof/>
        </w:rPr>
        <w:t>5.25.1.3</w:t>
      </w:r>
      <w:r>
        <w:rPr>
          <w:rFonts w:asciiTheme="minorHAnsi" w:hAnsiTheme="minorHAnsi" w:cstheme="minorBidi"/>
          <w:noProof/>
          <w:kern w:val="2"/>
          <w:sz w:val="21"/>
          <w:szCs w:val="22"/>
          <w:lang w:val="en-US" w:eastAsia="zh-CN"/>
        </w:rPr>
        <w:tab/>
      </w:r>
      <w:r>
        <w:rPr>
          <w:noProof/>
        </w:rPr>
        <w:t>∆T</w:t>
      </w:r>
      <w:r w:rsidRPr="00BA6DE6">
        <w:rPr>
          <w:noProof/>
          <w:vertAlign w:val="subscript"/>
        </w:rPr>
        <w:t>IB,c</w:t>
      </w:r>
      <w:r>
        <w:rPr>
          <w:noProof/>
        </w:rPr>
        <w:t xml:space="preserve"> and ∆R</w:t>
      </w:r>
      <w:r w:rsidRPr="00BA6DE6">
        <w:rPr>
          <w:noProof/>
          <w:vertAlign w:val="subscript"/>
        </w:rPr>
        <w:t>IB,c</w:t>
      </w:r>
      <w:r>
        <w:rPr>
          <w:noProof/>
        </w:rPr>
        <w:t xml:space="preserve"> values</w:t>
      </w:r>
      <w:r>
        <w:rPr>
          <w:noProof/>
        </w:rPr>
        <w:tab/>
      </w:r>
      <w:r>
        <w:rPr>
          <w:noProof/>
        </w:rPr>
        <w:fldChar w:fldCharType="begin"/>
      </w:r>
      <w:r>
        <w:rPr>
          <w:noProof/>
        </w:rPr>
        <w:instrText xml:space="preserve"> PAGEREF _Toc136288283 \h </w:instrText>
      </w:r>
      <w:r>
        <w:rPr>
          <w:noProof/>
        </w:rPr>
      </w:r>
      <w:r>
        <w:rPr>
          <w:noProof/>
        </w:rPr>
        <w:fldChar w:fldCharType="separate"/>
      </w:r>
      <w:r>
        <w:rPr>
          <w:noProof/>
        </w:rPr>
        <w:t>55</w:t>
      </w:r>
      <w:r>
        <w:rPr>
          <w:noProof/>
        </w:rPr>
        <w:fldChar w:fldCharType="end"/>
      </w:r>
    </w:p>
    <w:p w14:paraId="4D58B886" w14:textId="77777777" w:rsidR="00305326" w:rsidRDefault="00305326">
      <w:pPr>
        <w:pStyle w:val="22"/>
        <w:rPr>
          <w:rFonts w:asciiTheme="minorHAnsi" w:hAnsiTheme="minorHAnsi" w:cstheme="minorBidi"/>
          <w:noProof/>
          <w:kern w:val="2"/>
          <w:sz w:val="21"/>
          <w:szCs w:val="22"/>
          <w:lang w:val="en-US" w:eastAsia="zh-CN"/>
        </w:rPr>
      </w:pPr>
      <w:r>
        <w:rPr>
          <w:noProof/>
        </w:rPr>
        <w:t>5.26</w:t>
      </w:r>
      <w:r>
        <w:rPr>
          <w:rFonts w:asciiTheme="minorHAnsi" w:hAnsiTheme="minorHAnsi" w:cstheme="minorBidi"/>
          <w:noProof/>
          <w:kern w:val="2"/>
          <w:sz w:val="21"/>
          <w:szCs w:val="22"/>
          <w:lang w:val="en-US" w:eastAsia="zh-CN"/>
        </w:rPr>
        <w:tab/>
      </w:r>
      <w:r>
        <w:rPr>
          <w:noProof/>
        </w:rPr>
        <w:t>CA_n3-n28-n38</w:t>
      </w:r>
      <w:r>
        <w:rPr>
          <w:noProof/>
        </w:rPr>
        <w:tab/>
      </w:r>
      <w:r>
        <w:rPr>
          <w:noProof/>
        </w:rPr>
        <w:fldChar w:fldCharType="begin"/>
      </w:r>
      <w:r>
        <w:rPr>
          <w:noProof/>
        </w:rPr>
        <w:instrText xml:space="preserve"> PAGEREF _Toc136288284 \h </w:instrText>
      </w:r>
      <w:r>
        <w:rPr>
          <w:noProof/>
        </w:rPr>
      </w:r>
      <w:r>
        <w:rPr>
          <w:noProof/>
        </w:rPr>
        <w:fldChar w:fldCharType="separate"/>
      </w:r>
      <w:r>
        <w:rPr>
          <w:noProof/>
        </w:rPr>
        <w:t>55</w:t>
      </w:r>
      <w:r>
        <w:rPr>
          <w:noProof/>
        </w:rPr>
        <w:fldChar w:fldCharType="end"/>
      </w:r>
    </w:p>
    <w:p w14:paraId="5FABCF95" w14:textId="77777777" w:rsidR="00305326" w:rsidRDefault="00305326">
      <w:pPr>
        <w:pStyle w:val="33"/>
        <w:rPr>
          <w:rFonts w:asciiTheme="minorHAnsi" w:hAnsiTheme="minorHAnsi" w:cstheme="minorBidi"/>
          <w:noProof/>
          <w:kern w:val="2"/>
          <w:sz w:val="21"/>
          <w:szCs w:val="22"/>
          <w:lang w:val="en-US" w:eastAsia="zh-CN"/>
        </w:rPr>
      </w:pPr>
      <w:r>
        <w:rPr>
          <w:noProof/>
        </w:rPr>
        <w:t>5.26.1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_Toc136288285 \h </w:instrText>
      </w:r>
      <w:r>
        <w:rPr>
          <w:noProof/>
        </w:rPr>
      </w:r>
      <w:r>
        <w:rPr>
          <w:noProof/>
        </w:rPr>
        <w:fldChar w:fldCharType="separate"/>
      </w:r>
      <w:r>
        <w:rPr>
          <w:noProof/>
        </w:rPr>
        <w:t>55</w:t>
      </w:r>
      <w:r>
        <w:rPr>
          <w:noProof/>
        </w:rPr>
        <w:fldChar w:fldCharType="end"/>
      </w:r>
    </w:p>
    <w:p w14:paraId="5D477E57" w14:textId="77777777" w:rsidR="00305326" w:rsidRDefault="00305326">
      <w:pPr>
        <w:pStyle w:val="42"/>
        <w:rPr>
          <w:rFonts w:asciiTheme="minorHAnsi" w:hAnsiTheme="minorHAnsi" w:cstheme="minorBidi"/>
          <w:noProof/>
          <w:kern w:val="2"/>
          <w:sz w:val="21"/>
          <w:szCs w:val="22"/>
          <w:lang w:val="en-US" w:eastAsia="zh-CN"/>
        </w:rPr>
      </w:pPr>
      <w:r>
        <w:rPr>
          <w:noProof/>
        </w:rPr>
        <w:t>5.26.1.1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_Toc136288286 \h </w:instrText>
      </w:r>
      <w:r>
        <w:rPr>
          <w:noProof/>
        </w:rPr>
      </w:r>
      <w:r>
        <w:rPr>
          <w:noProof/>
        </w:rPr>
        <w:fldChar w:fldCharType="separate"/>
      </w:r>
      <w:r>
        <w:rPr>
          <w:noProof/>
        </w:rPr>
        <w:t>55</w:t>
      </w:r>
      <w:r>
        <w:rPr>
          <w:noProof/>
        </w:rPr>
        <w:fldChar w:fldCharType="end"/>
      </w:r>
    </w:p>
    <w:p w14:paraId="1AC6A913" w14:textId="77777777" w:rsidR="00305326" w:rsidRDefault="00305326">
      <w:pPr>
        <w:pStyle w:val="42"/>
        <w:rPr>
          <w:rFonts w:asciiTheme="minorHAnsi" w:hAnsiTheme="minorHAnsi" w:cstheme="minorBidi"/>
          <w:noProof/>
          <w:kern w:val="2"/>
          <w:sz w:val="21"/>
          <w:szCs w:val="22"/>
          <w:lang w:val="en-US" w:eastAsia="zh-CN"/>
        </w:rPr>
      </w:pPr>
      <w:r>
        <w:rPr>
          <w:noProof/>
        </w:rPr>
        <w:t>5.26.1.2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_Toc136288287 \h </w:instrText>
      </w:r>
      <w:r>
        <w:rPr>
          <w:noProof/>
        </w:rPr>
      </w:r>
      <w:r>
        <w:rPr>
          <w:noProof/>
        </w:rPr>
        <w:fldChar w:fldCharType="separate"/>
      </w:r>
      <w:r>
        <w:rPr>
          <w:noProof/>
        </w:rPr>
        <w:t>55</w:t>
      </w:r>
      <w:r>
        <w:rPr>
          <w:noProof/>
        </w:rPr>
        <w:fldChar w:fldCharType="end"/>
      </w:r>
    </w:p>
    <w:p w14:paraId="5250ECBB" w14:textId="77777777" w:rsidR="00305326" w:rsidRDefault="00305326">
      <w:pPr>
        <w:pStyle w:val="42"/>
        <w:rPr>
          <w:rFonts w:asciiTheme="minorHAnsi" w:hAnsiTheme="minorHAnsi" w:cstheme="minorBidi"/>
          <w:noProof/>
          <w:kern w:val="2"/>
          <w:sz w:val="21"/>
          <w:szCs w:val="22"/>
          <w:lang w:val="en-US" w:eastAsia="zh-CN"/>
        </w:rPr>
      </w:pPr>
      <w:r>
        <w:rPr>
          <w:noProof/>
        </w:rPr>
        <w:t>5.26.1.3</w:t>
      </w:r>
      <w:r>
        <w:rPr>
          <w:rFonts w:asciiTheme="minorHAnsi" w:hAnsiTheme="minorHAnsi" w:cstheme="minorBidi"/>
          <w:noProof/>
          <w:kern w:val="2"/>
          <w:sz w:val="21"/>
          <w:szCs w:val="22"/>
          <w:lang w:val="en-US" w:eastAsia="zh-CN"/>
        </w:rPr>
        <w:tab/>
      </w:r>
      <w:r>
        <w:rPr>
          <w:noProof/>
        </w:rPr>
        <w:t>∆T</w:t>
      </w:r>
      <w:r w:rsidRPr="00BA6DE6">
        <w:rPr>
          <w:noProof/>
          <w:vertAlign w:val="subscript"/>
        </w:rPr>
        <w:t>IB,c</w:t>
      </w:r>
      <w:r>
        <w:rPr>
          <w:noProof/>
        </w:rPr>
        <w:t xml:space="preserve"> and ∆R</w:t>
      </w:r>
      <w:r w:rsidRPr="00BA6DE6">
        <w:rPr>
          <w:noProof/>
          <w:vertAlign w:val="subscript"/>
        </w:rPr>
        <w:t>IB,c</w:t>
      </w:r>
      <w:r>
        <w:rPr>
          <w:noProof/>
        </w:rPr>
        <w:t xml:space="preserve"> values</w:t>
      </w:r>
      <w:r>
        <w:rPr>
          <w:noProof/>
        </w:rPr>
        <w:tab/>
      </w:r>
      <w:r>
        <w:rPr>
          <w:noProof/>
        </w:rPr>
        <w:fldChar w:fldCharType="begin"/>
      </w:r>
      <w:r>
        <w:rPr>
          <w:noProof/>
        </w:rPr>
        <w:instrText xml:space="preserve"> PAGEREF _Toc136288288 \h </w:instrText>
      </w:r>
      <w:r>
        <w:rPr>
          <w:noProof/>
        </w:rPr>
      </w:r>
      <w:r>
        <w:rPr>
          <w:noProof/>
        </w:rPr>
        <w:fldChar w:fldCharType="separate"/>
      </w:r>
      <w:r>
        <w:rPr>
          <w:noProof/>
        </w:rPr>
        <w:t>56</w:t>
      </w:r>
      <w:r>
        <w:rPr>
          <w:noProof/>
        </w:rPr>
        <w:fldChar w:fldCharType="end"/>
      </w:r>
    </w:p>
    <w:p w14:paraId="0596AFEF" w14:textId="77777777" w:rsidR="00305326" w:rsidRDefault="00305326">
      <w:pPr>
        <w:pStyle w:val="22"/>
        <w:rPr>
          <w:rFonts w:asciiTheme="minorHAnsi" w:hAnsiTheme="minorHAnsi" w:cstheme="minorBidi"/>
          <w:noProof/>
          <w:kern w:val="2"/>
          <w:sz w:val="21"/>
          <w:szCs w:val="22"/>
          <w:lang w:val="en-US" w:eastAsia="zh-CN"/>
        </w:rPr>
      </w:pPr>
      <w:r>
        <w:rPr>
          <w:noProof/>
        </w:rPr>
        <w:t>5.27</w:t>
      </w:r>
      <w:r>
        <w:rPr>
          <w:rFonts w:asciiTheme="minorHAnsi" w:hAnsiTheme="minorHAnsi" w:cstheme="minorBidi"/>
          <w:noProof/>
          <w:kern w:val="2"/>
          <w:sz w:val="21"/>
          <w:szCs w:val="22"/>
          <w:lang w:val="en-US" w:eastAsia="zh-CN"/>
        </w:rPr>
        <w:tab/>
      </w:r>
      <w:r>
        <w:rPr>
          <w:noProof/>
        </w:rPr>
        <w:t>CA_n7-n28-n38</w:t>
      </w:r>
      <w:r>
        <w:rPr>
          <w:noProof/>
        </w:rPr>
        <w:tab/>
      </w:r>
      <w:r>
        <w:rPr>
          <w:noProof/>
        </w:rPr>
        <w:fldChar w:fldCharType="begin"/>
      </w:r>
      <w:r>
        <w:rPr>
          <w:noProof/>
        </w:rPr>
        <w:instrText xml:space="preserve"> PAGEREF _Toc136288289 \h </w:instrText>
      </w:r>
      <w:r>
        <w:rPr>
          <w:noProof/>
        </w:rPr>
      </w:r>
      <w:r>
        <w:rPr>
          <w:noProof/>
        </w:rPr>
        <w:fldChar w:fldCharType="separate"/>
      </w:r>
      <w:r>
        <w:rPr>
          <w:noProof/>
        </w:rPr>
        <w:t>56</w:t>
      </w:r>
      <w:r>
        <w:rPr>
          <w:noProof/>
        </w:rPr>
        <w:fldChar w:fldCharType="end"/>
      </w:r>
    </w:p>
    <w:p w14:paraId="00E809D1" w14:textId="77777777" w:rsidR="00305326" w:rsidRDefault="00305326">
      <w:pPr>
        <w:pStyle w:val="33"/>
        <w:rPr>
          <w:rFonts w:asciiTheme="minorHAnsi" w:hAnsiTheme="minorHAnsi" w:cstheme="minorBidi"/>
          <w:noProof/>
          <w:kern w:val="2"/>
          <w:sz w:val="21"/>
          <w:szCs w:val="22"/>
          <w:lang w:val="en-US" w:eastAsia="zh-CN"/>
        </w:rPr>
      </w:pPr>
      <w:r>
        <w:rPr>
          <w:noProof/>
        </w:rPr>
        <w:t>5.27.1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_Toc136288290 \h </w:instrText>
      </w:r>
      <w:r>
        <w:rPr>
          <w:noProof/>
        </w:rPr>
      </w:r>
      <w:r>
        <w:rPr>
          <w:noProof/>
        </w:rPr>
        <w:fldChar w:fldCharType="separate"/>
      </w:r>
      <w:r>
        <w:rPr>
          <w:noProof/>
        </w:rPr>
        <w:t>56</w:t>
      </w:r>
      <w:r>
        <w:rPr>
          <w:noProof/>
        </w:rPr>
        <w:fldChar w:fldCharType="end"/>
      </w:r>
    </w:p>
    <w:p w14:paraId="60CD4DEC" w14:textId="77777777" w:rsidR="00305326" w:rsidRDefault="00305326">
      <w:pPr>
        <w:pStyle w:val="42"/>
        <w:rPr>
          <w:rFonts w:asciiTheme="minorHAnsi" w:hAnsiTheme="minorHAnsi" w:cstheme="minorBidi"/>
          <w:noProof/>
          <w:kern w:val="2"/>
          <w:sz w:val="21"/>
          <w:szCs w:val="22"/>
          <w:lang w:val="en-US" w:eastAsia="zh-CN"/>
        </w:rPr>
      </w:pPr>
      <w:r>
        <w:rPr>
          <w:noProof/>
        </w:rPr>
        <w:t>5.27.1.1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_Toc136288291 \h </w:instrText>
      </w:r>
      <w:r>
        <w:rPr>
          <w:noProof/>
        </w:rPr>
      </w:r>
      <w:r>
        <w:rPr>
          <w:noProof/>
        </w:rPr>
        <w:fldChar w:fldCharType="separate"/>
      </w:r>
      <w:r>
        <w:rPr>
          <w:noProof/>
        </w:rPr>
        <w:t>56</w:t>
      </w:r>
      <w:r>
        <w:rPr>
          <w:noProof/>
        </w:rPr>
        <w:fldChar w:fldCharType="end"/>
      </w:r>
    </w:p>
    <w:p w14:paraId="3F333D03" w14:textId="77777777" w:rsidR="00305326" w:rsidRDefault="00305326">
      <w:pPr>
        <w:pStyle w:val="42"/>
        <w:rPr>
          <w:rFonts w:asciiTheme="minorHAnsi" w:hAnsiTheme="minorHAnsi" w:cstheme="minorBidi"/>
          <w:noProof/>
          <w:kern w:val="2"/>
          <w:sz w:val="21"/>
          <w:szCs w:val="22"/>
          <w:lang w:val="en-US" w:eastAsia="zh-CN"/>
        </w:rPr>
      </w:pPr>
      <w:r>
        <w:rPr>
          <w:noProof/>
        </w:rPr>
        <w:t>5.27.1.2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_Toc136288292 \h </w:instrText>
      </w:r>
      <w:r>
        <w:rPr>
          <w:noProof/>
        </w:rPr>
      </w:r>
      <w:r>
        <w:rPr>
          <w:noProof/>
        </w:rPr>
        <w:fldChar w:fldCharType="separate"/>
      </w:r>
      <w:r>
        <w:rPr>
          <w:noProof/>
        </w:rPr>
        <w:t>56</w:t>
      </w:r>
      <w:r>
        <w:rPr>
          <w:noProof/>
        </w:rPr>
        <w:fldChar w:fldCharType="end"/>
      </w:r>
    </w:p>
    <w:p w14:paraId="2BB87F12" w14:textId="77777777" w:rsidR="00305326" w:rsidRDefault="00305326">
      <w:pPr>
        <w:pStyle w:val="42"/>
        <w:rPr>
          <w:rFonts w:asciiTheme="minorHAnsi" w:hAnsiTheme="minorHAnsi" w:cstheme="minorBidi"/>
          <w:noProof/>
          <w:kern w:val="2"/>
          <w:sz w:val="21"/>
          <w:szCs w:val="22"/>
          <w:lang w:val="en-US" w:eastAsia="zh-CN"/>
        </w:rPr>
      </w:pPr>
      <w:r>
        <w:rPr>
          <w:noProof/>
        </w:rPr>
        <w:t>5.27.1.3</w:t>
      </w:r>
      <w:r>
        <w:rPr>
          <w:rFonts w:asciiTheme="minorHAnsi" w:hAnsiTheme="minorHAnsi" w:cstheme="minorBidi"/>
          <w:noProof/>
          <w:kern w:val="2"/>
          <w:sz w:val="21"/>
          <w:szCs w:val="22"/>
          <w:lang w:val="en-US" w:eastAsia="zh-CN"/>
        </w:rPr>
        <w:tab/>
      </w:r>
      <w:r>
        <w:rPr>
          <w:noProof/>
        </w:rPr>
        <w:t>∆T</w:t>
      </w:r>
      <w:r w:rsidRPr="00BA6DE6">
        <w:rPr>
          <w:noProof/>
          <w:vertAlign w:val="subscript"/>
        </w:rPr>
        <w:t>IB,c</w:t>
      </w:r>
      <w:r>
        <w:rPr>
          <w:noProof/>
        </w:rPr>
        <w:t xml:space="preserve"> and ∆R</w:t>
      </w:r>
      <w:r w:rsidRPr="00BA6DE6">
        <w:rPr>
          <w:noProof/>
          <w:vertAlign w:val="subscript"/>
        </w:rPr>
        <w:t>IB,c</w:t>
      </w:r>
      <w:r>
        <w:rPr>
          <w:noProof/>
        </w:rPr>
        <w:t xml:space="preserve"> values</w:t>
      </w:r>
      <w:r>
        <w:rPr>
          <w:noProof/>
        </w:rPr>
        <w:tab/>
      </w:r>
      <w:r>
        <w:rPr>
          <w:noProof/>
        </w:rPr>
        <w:fldChar w:fldCharType="begin"/>
      </w:r>
      <w:r>
        <w:rPr>
          <w:noProof/>
        </w:rPr>
        <w:instrText xml:space="preserve"> PAGEREF _Toc136288293 \h </w:instrText>
      </w:r>
      <w:r>
        <w:rPr>
          <w:noProof/>
        </w:rPr>
      </w:r>
      <w:r>
        <w:rPr>
          <w:noProof/>
        </w:rPr>
        <w:fldChar w:fldCharType="separate"/>
      </w:r>
      <w:r>
        <w:rPr>
          <w:noProof/>
        </w:rPr>
        <w:t>57</w:t>
      </w:r>
      <w:r>
        <w:rPr>
          <w:noProof/>
        </w:rPr>
        <w:fldChar w:fldCharType="end"/>
      </w:r>
    </w:p>
    <w:p w14:paraId="5FEFAD5A" w14:textId="77777777" w:rsidR="00305326" w:rsidRDefault="00305326">
      <w:pPr>
        <w:pStyle w:val="22"/>
        <w:rPr>
          <w:rFonts w:asciiTheme="minorHAnsi" w:hAnsiTheme="minorHAnsi" w:cstheme="minorBidi"/>
          <w:noProof/>
          <w:kern w:val="2"/>
          <w:sz w:val="21"/>
          <w:szCs w:val="22"/>
          <w:lang w:val="en-US" w:eastAsia="zh-CN"/>
        </w:rPr>
      </w:pPr>
      <w:r>
        <w:rPr>
          <w:noProof/>
        </w:rPr>
        <w:t>5.28</w:t>
      </w:r>
      <w:r>
        <w:rPr>
          <w:rFonts w:asciiTheme="minorHAnsi" w:hAnsiTheme="minorHAnsi" w:cstheme="minorBidi"/>
          <w:noProof/>
          <w:kern w:val="2"/>
          <w:sz w:val="21"/>
          <w:szCs w:val="22"/>
          <w:lang w:val="en-US" w:eastAsia="zh-CN"/>
        </w:rPr>
        <w:tab/>
      </w:r>
      <w:r>
        <w:rPr>
          <w:noProof/>
        </w:rPr>
        <w:t xml:space="preserve">  CA_n39-n41-n79</w:t>
      </w:r>
      <w:r>
        <w:rPr>
          <w:noProof/>
        </w:rPr>
        <w:tab/>
      </w:r>
      <w:r>
        <w:rPr>
          <w:noProof/>
        </w:rPr>
        <w:fldChar w:fldCharType="begin"/>
      </w:r>
      <w:r>
        <w:rPr>
          <w:noProof/>
        </w:rPr>
        <w:instrText xml:space="preserve"> PAGEREF _Toc136288294 \h </w:instrText>
      </w:r>
      <w:r>
        <w:rPr>
          <w:noProof/>
        </w:rPr>
      </w:r>
      <w:r>
        <w:rPr>
          <w:noProof/>
        </w:rPr>
        <w:fldChar w:fldCharType="separate"/>
      </w:r>
      <w:r>
        <w:rPr>
          <w:noProof/>
        </w:rPr>
        <w:t>57</w:t>
      </w:r>
      <w:r>
        <w:rPr>
          <w:noProof/>
        </w:rPr>
        <w:fldChar w:fldCharType="end"/>
      </w:r>
    </w:p>
    <w:p w14:paraId="08DA5168" w14:textId="77777777" w:rsidR="00305326" w:rsidRDefault="00305326">
      <w:pPr>
        <w:pStyle w:val="33"/>
        <w:rPr>
          <w:rFonts w:asciiTheme="minorHAnsi" w:hAnsiTheme="minorHAnsi" w:cstheme="minorBidi"/>
          <w:noProof/>
          <w:kern w:val="2"/>
          <w:sz w:val="21"/>
          <w:szCs w:val="22"/>
          <w:lang w:val="en-US" w:eastAsia="zh-CN"/>
        </w:rPr>
      </w:pPr>
      <w:r>
        <w:rPr>
          <w:noProof/>
        </w:rPr>
        <w:t>5.28.1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_Toc136288295 \h </w:instrText>
      </w:r>
      <w:r>
        <w:rPr>
          <w:noProof/>
        </w:rPr>
      </w:r>
      <w:r>
        <w:rPr>
          <w:noProof/>
        </w:rPr>
        <w:fldChar w:fldCharType="separate"/>
      </w:r>
      <w:r>
        <w:rPr>
          <w:noProof/>
        </w:rPr>
        <w:t>57</w:t>
      </w:r>
      <w:r>
        <w:rPr>
          <w:noProof/>
        </w:rPr>
        <w:fldChar w:fldCharType="end"/>
      </w:r>
    </w:p>
    <w:p w14:paraId="3A71B1FD" w14:textId="77777777" w:rsidR="00305326" w:rsidRDefault="00305326">
      <w:pPr>
        <w:pStyle w:val="42"/>
        <w:rPr>
          <w:rFonts w:asciiTheme="minorHAnsi" w:hAnsiTheme="minorHAnsi" w:cstheme="minorBidi"/>
          <w:noProof/>
          <w:kern w:val="2"/>
          <w:sz w:val="21"/>
          <w:szCs w:val="22"/>
          <w:lang w:val="en-US" w:eastAsia="zh-CN"/>
        </w:rPr>
      </w:pPr>
      <w:r>
        <w:rPr>
          <w:noProof/>
        </w:rPr>
        <w:t>5.28.1.1</w:t>
      </w:r>
      <w:r>
        <w:rPr>
          <w:rFonts w:asciiTheme="minorHAnsi" w:hAnsiTheme="minorHAnsi" w:cstheme="minorBidi"/>
          <w:noProof/>
          <w:kern w:val="2"/>
          <w:sz w:val="21"/>
          <w:szCs w:val="22"/>
          <w:lang w:val="en-US" w:eastAsia="zh-CN"/>
        </w:rPr>
        <w:tab/>
      </w:r>
      <w:r w:rsidRPr="00BA6DE6">
        <w:rPr>
          <w:rFonts w:cs="Arial"/>
          <w:noProof/>
          <w:lang w:eastAsia="zh-CN"/>
        </w:rPr>
        <w:t>Operating bands for CA</w:t>
      </w:r>
      <w:r>
        <w:rPr>
          <w:noProof/>
        </w:rPr>
        <w:tab/>
      </w:r>
      <w:r>
        <w:rPr>
          <w:noProof/>
        </w:rPr>
        <w:fldChar w:fldCharType="begin"/>
      </w:r>
      <w:r>
        <w:rPr>
          <w:noProof/>
        </w:rPr>
        <w:instrText xml:space="preserve"> PAGEREF _Toc136288296 \h </w:instrText>
      </w:r>
      <w:r>
        <w:rPr>
          <w:noProof/>
        </w:rPr>
      </w:r>
      <w:r>
        <w:rPr>
          <w:noProof/>
        </w:rPr>
        <w:fldChar w:fldCharType="separate"/>
      </w:r>
      <w:r>
        <w:rPr>
          <w:noProof/>
        </w:rPr>
        <w:t>57</w:t>
      </w:r>
      <w:r>
        <w:rPr>
          <w:noProof/>
        </w:rPr>
        <w:fldChar w:fldCharType="end"/>
      </w:r>
    </w:p>
    <w:p w14:paraId="36C5FB05" w14:textId="77777777" w:rsidR="00305326" w:rsidRDefault="00305326">
      <w:pPr>
        <w:pStyle w:val="42"/>
        <w:rPr>
          <w:rFonts w:asciiTheme="minorHAnsi" w:hAnsiTheme="minorHAnsi" w:cstheme="minorBidi"/>
          <w:noProof/>
          <w:kern w:val="2"/>
          <w:sz w:val="21"/>
          <w:szCs w:val="22"/>
          <w:lang w:val="en-US" w:eastAsia="zh-CN"/>
        </w:rPr>
      </w:pPr>
      <w:r>
        <w:rPr>
          <w:noProof/>
        </w:rPr>
        <w:t>5.28.1.2</w:t>
      </w:r>
      <w:r>
        <w:rPr>
          <w:rFonts w:asciiTheme="minorHAnsi" w:hAnsiTheme="minorHAnsi" w:cstheme="minorBidi"/>
          <w:noProof/>
          <w:kern w:val="2"/>
          <w:sz w:val="21"/>
          <w:szCs w:val="22"/>
          <w:lang w:val="en-US" w:eastAsia="zh-CN"/>
        </w:rPr>
        <w:tab/>
      </w:r>
      <w:r w:rsidRPr="00BA6DE6">
        <w:rPr>
          <w:rFonts w:cs="Arial"/>
          <w:noProof/>
          <w:lang w:eastAsia="zh-CN"/>
        </w:rPr>
        <w:t>Channel bandwidths per operating band for CA</w:t>
      </w:r>
      <w:r>
        <w:rPr>
          <w:noProof/>
        </w:rPr>
        <w:tab/>
      </w:r>
      <w:r>
        <w:rPr>
          <w:noProof/>
        </w:rPr>
        <w:fldChar w:fldCharType="begin"/>
      </w:r>
      <w:r>
        <w:rPr>
          <w:noProof/>
        </w:rPr>
        <w:instrText xml:space="preserve"> PAGEREF _Toc136288297 \h </w:instrText>
      </w:r>
      <w:r>
        <w:rPr>
          <w:noProof/>
        </w:rPr>
      </w:r>
      <w:r>
        <w:rPr>
          <w:noProof/>
        </w:rPr>
        <w:fldChar w:fldCharType="separate"/>
      </w:r>
      <w:r>
        <w:rPr>
          <w:noProof/>
        </w:rPr>
        <w:t>57</w:t>
      </w:r>
      <w:r>
        <w:rPr>
          <w:noProof/>
        </w:rPr>
        <w:fldChar w:fldCharType="end"/>
      </w:r>
    </w:p>
    <w:p w14:paraId="643BCCED" w14:textId="77777777" w:rsidR="00305326" w:rsidRDefault="00305326">
      <w:pPr>
        <w:pStyle w:val="42"/>
        <w:rPr>
          <w:rFonts w:asciiTheme="minorHAnsi" w:hAnsiTheme="minorHAnsi" w:cstheme="minorBidi"/>
          <w:noProof/>
          <w:kern w:val="2"/>
          <w:sz w:val="21"/>
          <w:szCs w:val="22"/>
          <w:lang w:val="en-US" w:eastAsia="zh-CN"/>
        </w:rPr>
      </w:pPr>
      <w:r>
        <w:rPr>
          <w:noProof/>
        </w:rPr>
        <w:t>5.28.1.3</w:t>
      </w:r>
      <w:r>
        <w:rPr>
          <w:rFonts w:asciiTheme="minorHAnsi" w:hAnsiTheme="minorHAnsi" w:cstheme="minorBidi"/>
          <w:noProof/>
          <w:kern w:val="2"/>
          <w:sz w:val="21"/>
          <w:szCs w:val="22"/>
          <w:lang w:val="en-US" w:eastAsia="zh-CN"/>
        </w:rPr>
        <w:tab/>
      </w:r>
      <w:r w:rsidRPr="00BA6DE6">
        <w:rPr>
          <w:rFonts w:cs="Arial"/>
          <w:noProof/>
          <w:lang w:val="en-US" w:eastAsia="zh-CN"/>
        </w:rPr>
        <w:t>∆T</w:t>
      </w:r>
      <w:r w:rsidRPr="00BA6DE6">
        <w:rPr>
          <w:rFonts w:cs="Arial"/>
          <w:noProof/>
          <w:vertAlign w:val="subscript"/>
          <w:lang w:val="en-US" w:eastAsia="zh-CN"/>
        </w:rPr>
        <w:t>IB,c</w:t>
      </w:r>
      <w:r w:rsidRPr="00BA6DE6">
        <w:rPr>
          <w:rFonts w:cs="Arial"/>
          <w:noProof/>
          <w:lang w:val="en-US" w:eastAsia="zh-CN"/>
        </w:rPr>
        <w:t xml:space="preserve"> and ∆R</w:t>
      </w:r>
      <w:r w:rsidRPr="00BA6DE6">
        <w:rPr>
          <w:rFonts w:cs="Arial"/>
          <w:noProof/>
          <w:vertAlign w:val="subscript"/>
          <w:lang w:val="en-US" w:eastAsia="zh-CN"/>
        </w:rPr>
        <w:t>IB,c</w:t>
      </w:r>
      <w:r w:rsidRPr="00BA6DE6">
        <w:rPr>
          <w:rFonts w:cs="Arial"/>
          <w:noProof/>
          <w:lang w:val="en-US" w:eastAsia="zh-CN"/>
        </w:rPr>
        <w:t xml:space="preserve"> values</w:t>
      </w:r>
      <w:r>
        <w:rPr>
          <w:noProof/>
        </w:rPr>
        <w:tab/>
      </w:r>
      <w:r>
        <w:rPr>
          <w:noProof/>
        </w:rPr>
        <w:fldChar w:fldCharType="begin"/>
      </w:r>
      <w:r>
        <w:rPr>
          <w:noProof/>
        </w:rPr>
        <w:instrText xml:space="preserve"> PAGEREF _Toc136288298 \h </w:instrText>
      </w:r>
      <w:r>
        <w:rPr>
          <w:noProof/>
        </w:rPr>
      </w:r>
      <w:r>
        <w:rPr>
          <w:noProof/>
        </w:rPr>
        <w:fldChar w:fldCharType="separate"/>
      </w:r>
      <w:r>
        <w:rPr>
          <w:noProof/>
        </w:rPr>
        <w:t>57</w:t>
      </w:r>
      <w:r>
        <w:rPr>
          <w:noProof/>
        </w:rPr>
        <w:fldChar w:fldCharType="end"/>
      </w:r>
    </w:p>
    <w:p w14:paraId="65317F54" w14:textId="77777777" w:rsidR="00305326" w:rsidRDefault="00305326">
      <w:pPr>
        <w:pStyle w:val="33"/>
        <w:rPr>
          <w:rFonts w:asciiTheme="minorHAnsi" w:hAnsiTheme="minorHAnsi" w:cstheme="minorBidi"/>
          <w:noProof/>
          <w:kern w:val="2"/>
          <w:sz w:val="21"/>
          <w:szCs w:val="22"/>
          <w:lang w:val="en-US" w:eastAsia="zh-CN"/>
        </w:rPr>
      </w:pPr>
      <w:r>
        <w:rPr>
          <w:noProof/>
        </w:rPr>
        <w:t>5.28.2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_Toc136288299 \h </w:instrText>
      </w:r>
      <w:r>
        <w:rPr>
          <w:noProof/>
        </w:rPr>
      </w:r>
      <w:r>
        <w:rPr>
          <w:noProof/>
        </w:rPr>
        <w:fldChar w:fldCharType="separate"/>
      </w:r>
      <w:r>
        <w:rPr>
          <w:noProof/>
        </w:rPr>
        <w:t>57</w:t>
      </w:r>
      <w:r>
        <w:rPr>
          <w:noProof/>
        </w:rPr>
        <w:fldChar w:fldCharType="end"/>
      </w:r>
    </w:p>
    <w:p w14:paraId="36EEB48C" w14:textId="77777777" w:rsidR="00305326" w:rsidRDefault="00305326">
      <w:pPr>
        <w:pStyle w:val="42"/>
        <w:rPr>
          <w:rFonts w:asciiTheme="minorHAnsi" w:hAnsiTheme="minorHAnsi" w:cstheme="minorBidi"/>
          <w:noProof/>
          <w:kern w:val="2"/>
          <w:sz w:val="21"/>
          <w:szCs w:val="22"/>
          <w:lang w:val="en-US" w:eastAsia="zh-CN"/>
        </w:rPr>
      </w:pPr>
      <w:r>
        <w:rPr>
          <w:noProof/>
        </w:rPr>
        <w:t>5.28.2.1</w:t>
      </w:r>
      <w:r>
        <w:rPr>
          <w:rFonts w:asciiTheme="minorHAnsi" w:hAnsiTheme="minorHAnsi" w:cstheme="minorBidi"/>
          <w:noProof/>
          <w:kern w:val="2"/>
          <w:sz w:val="21"/>
          <w:szCs w:val="22"/>
          <w:lang w:val="en-US" w:eastAsia="zh-CN"/>
        </w:rPr>
        <w:tab/>
      </w:r>
      <w:r w:rsidRPr="00BA6DE6">
        <w:rPr>
          <w:rFonts w:cs="Arial"/>
          <w:noProof/>
          <w:lang w:eastAsia="zh-CN"/>
        </w:rPr>
        <w:t>UE co-existence studies</w:t>
      </w:r>
      <w:r>
        <w:rPr>
          <w:noProof/>
        </w:rPr>
        <w:tab/>
      </w:r>
      <w:r>
        <w:rPr>
          <w:noProof/>
        </w:rPr>
        <w:fldChar w:fldCharType="begin"/>
      </w:r>
      <w:r>
        <w:rPr>
          <w:noProof/>
        </w:rPr>
        <w:instrText xml:space="preserve"> PAGEREF _Toc136288300 \h </w:instrText>
      </w:r>
      <w:r>
        <w:rPr>
          <w:noProof/>
        </w:rPr>
      </w:r>
      <w:r>
        <w:rPr>
          <w:noProof/>
        </w:rPr>
        <w:fldChar w:fldCharType="separate"/>
      </w:r>
      <w:r>
        <w:rPr>
          <w:noProof/>
        </w:rPr>
        <w:t>57</w:t>
      </w:r>
      <w:r>
        <w:rPr>
          <w:noProof/>
        </w:rPr>
        <w:fldChar w:fldCharType="end"/>
      </w:r>
    </w:p>
    <w:p w14:paraId="7E914270" w14:textId="77777777" w:rsidR="00305326" w:rsidRDefault="00305326">
      <w:pPr>
        <w:pStyle w:val="42"/>
        <w:rPr>
          <w:rFonts w:asciiTheme="minorHAnsi" w:hAnsiTheme="minorHAnsi" w:cstheme="minorBidi"/>
          <w:noProof/>
          <w:kern w:val="2"/>
          <w:sz w:val="21"/>
          <w:szCs w:val="22"/>
          <w:lang w:val="en-US" w:eastAsia="zh-CN"/>
        </w:rPr>
      </w:pPr>
      <w:r>
        <w:rPr>
          <w:noProof/>
        </w:rPr>
        <w:t>5.28.2.2</w:t>
      </w:r>
      <w:r>
        <w:rPr>
          <w:rFonts w:asciiTheme="minorHAnsi" w:hAnsiTheme="minorHAnsi" w:cstheme="minorBidi"/>
          <w:noProof/>
          <w:kern w:val="2"/>
          <w:sz w:val="21"/>
          <w:szCs w:val="22"/>
          <w:lang w:val="en-US" w:eastAsia="zh-CN"/>
        </w:rPr>
        <w:tab/>
      </w:r>
      <w:r w:rsidRPr="00BA6DE6">
        <w:rPr>
          <w:rFonts w:cs="Arial"/>
          <w:noProof/>
          <w:lang w:val="en-US" w:eastAsia="zh-CN"/>
        </w:rPr>
        <w:t>REFSENS requirements</w:t>
      </w:r>
      <w:r>
        <w:rPr>
          <w:noProof/>
        </w:rPr>
        <w:tab/>
      </w:r>
      <w:r>
        <w:rPr>
          <w:noProof/>
        </w:rPr>
        <w:fldChar w:fldCharType="begin"/>
      </w:r>
      <w:r>
        <w:rPr>
          <w:noProof/>
        </w:rPr>
        <w:instrText xml:space="preserve"> PAGEREF _Toc136288301 \h </w:instrText>
      </w:r>
      <w:r>
        <w:rPr>
          <w:noProof/>
        </w:rPr>
      </w:r>
      <w:r>
        <w:rPr>
          <w:noProof/>
        </w:rPr>
        <w:fldChar w:fldCharType="separate"/>
      </w:r>
      <w:r>
        <w:rPr>
          <w:noProof/>
        </w:rPr>
        <w:t>58</w:t>
      </w:r>
      <w:r>
        <w:rPr>
          <w:noProof/>
        </w:rPr>
        <w:fldChar w:fldCharType="end"/>
      </w:r>
    </w:p>
    <w:p w14:paraId="25AEABE4" w14:textId="77777777" w:rsidR="00305326" w:rsidRDefault="00305326">
      <w:pPr>
        <w:pStyle w:val="22"/>
        <w:rPr>
          <w:rFonts w:asciiTheme="minorHAnsi" w:hAnsiTheme="minorHAnsi" w:cstheme="minorBidi"/>
          <w:noProof/>
          <w:kern w:val="2"/>
          <w:sz w:val="21"/>
          <w:szCs w:val="22"/>
          <w:lang w:val="en-US" w:eastAsia="zh-CN"/>
        </w:rPr>
      </w:pPr>
      <w:r>
        <w:rPr>
          <w:noProof/>
        </w:rPr>
        <w:t>5.29</w:t>
      </w:r>
      <w:r>
        <w:rPr>
          <w:rFonts w:asciiTheme="minorHAnsi" w:hAnsiTheme="minorHAnsi" w:cstheme="minorBidi"/>
          <w:noProof/>
          <w:kern w:val="2"/>
          <w:sz w:val="21"/>
          <w:szCs w:val="22"/>
          <w:lang w:val="en-US" w:eastAsia="zh-CN"/>
        </w:rPr>
        <w:tab/>
      </w:r>
      <w:r>
        <w:rPr>
          <w:noProof/>
        </w:rPr>
        <w:t>CA_n1-n3-n40</w:t>
      </w:r>
      <w:r>
        <w:rPr>
          <w:noProof/>
        </w:rPr>
        <w:tab/>
      </w:r>
      <w:r>
        <w:rPr>
          <w:noProof/>
        </w:rPr>
        <w:fldChar w:fldCharType="begin"/>
      </w:r>
      <w:r>
        <w:rPr>
          <w:noProof/>
        </w:rPr>
        <w:instrText xml:space="preserve"> PAGEREF _Toc136288302 \h </w:instrText>
      </w:r>
      <w:r>
        <w:rPr>
          <w:noProof/>
        </w:rPr>
      </w:r>
      <w:r>
        <w:rPr>
          <w:noProof/>
        </w:rPr>
        <w:fldChar w:fldCharType="separate"/>
      </w:r>
      <w:r>
        <w:rPr>
          <w:noProof/>
        </w:rPr>
        <w:t>58</w:t>
      </w:r>
      <w:r>
        <w:rPr>
          <w:noProof/>
        </w:rPr>
        <w:fldChar w:fldCharType="end"/>
      </w:r>
    </w:p>
    <w:p w14:paraId="3904FE34" w14:textId="77777777" w:rsidR="00305326" w:rsidRDefault="00305326">
      <w:pPr>
        <w:pStyle w:val="33"/>
        <w:rPr>
          <w:rFonts w:asciiTheme="minorHAnsi" w:hAnsiTheme="minorHAnsi" w:cstheme="minorBidi"/>
          <w:noProof/>
          <w:kern w:val="2"/>
          <w:sz w:val="21"/>
          <w:szCs w:val="22"/>
          <w:lang w:val="en-US" w:eastAsia="zh-CN"/>
        </w:rPr>
      </w:pPr>
      <w:r>
        <w:rPr>
          <w:noProof/>
        </w:rPr>
        <w:t>5.29.1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_Toc136288303 \h </w:instrText>
      </w:r>
      <w:r>
        <w:rPr>
          <w:noProof/>
        </w:rPr>
      </w:r>
      <w:r>
        <w:rPr>
          <w:noProof/>
        </w:rPr>
        <w:fldChar w:fldCharType="separate"/>
      </w:r>
      <w:r>
        <w:rPr>
          <w:noProof/>
        </w:rPr>
        <w:t>58</w:t>
      </w:r>
      <w:r>
        <w:rPr>
          <w:noProof/>
        </w:rPr>
        <w:fldChar w:fldCharType="end"/>
      </w:r>
    </w:p>
    <w:p w14:paraId="0F98E976" w14:textId="77777777" w:rsidR="00305326" w:rsidRDefault="00305326">
      <w:pPr>
        <w:pStyle w:val="42"/>
        <w:rPr>
          <w:rFonts w:asciiTheme="minorHAnsi" w:hAnsiTheme="minorHAnsi" w:cstheme="minorBidi"/>
          <w:noProof/>
          <w:kern w:val="2"/>
          <w:sz w:val="21"/>
          <w:szCs w:val="22"/>
          <w:lang w:val="en-US" w:eastAsia="zh-CN"/>
        </w:rPr>
      </w:pPr>
      <w:r>
        <w:rPr>
          <w:noProof/>
        </w:rPr>
        <w:t>5.29.1.1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_Toc136288304 \h </w:instrText>
      </w:r>
      <w:r>
        <w:rPr>
          <w:noProof/>
        </w:rPr>
      </w:r>
      <w:r>
        <w:rPr>
          <w:noProof/>
        </w:rPr>
        <w:fldChar w:fldCharType="separate"/>
      </w:r>
      <w:r>
        <w:rPr>
          <w:noProof/>
        </w:rPr>
        <w:t>58</w:t>
      </w:r>
      <w:r>
        <w:rPr>
          <w:noProof/>
        </w:rPr>
        <w:fldChar w:fldCharType="end"/>
      </w:r>
    </w:p>
    <w:p w14:paraId="7840FBCD" w14:textId="77777777" w:rsidR="00305326" w:rsidRDefault="00305326">
      <w:pPr>
        <w:pStyle w:val="42"/>
        <w:rPr>
          <w:rFonts w:asciiTheme="minorHAnsi" w:hAnsiTheme="minorHAnsi" w:cstheme="minorBidi"/>
          <w:noProof/>
          <w:kern w:val="2"/>
          <w:sz w:val="21"/>
          <w:szCs w:val="22"/>
          <w:lang w:val="en-US" w:eastAsia="zh-CN"/>
        </w:rPr>
      </w:pPr>
      <w:r>
        <w:rPr>
          <w:noProof/>
        </w:rPr>
        <w:t>5.29.1.2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_Toc136288305 \h </w:instrText>
      </w:r>
      <w:r>
        <w:rPr>
          <w:noProof/>
        </w:rPr>
      </w:r>
      <w:r>
        <w:rPr>
          <w:noProof/>
        </w:rPr>
        <w:fldChar w:fldCharType="separate"/>
      </w:r>
      <w:r>
        <w:rPr>
          <w:noProof/>
        </w:rPr>
        <w:t>58</w:t>
      </w:r>
      <w:r>
        <w:rPr>
          <w:noProof/>
        </w:rPr>
        <w:fldChar w:fldCharType="end"/>
      </w:r>
    </w:p>
    <w:p w14:paraId="7008E08E" w14:textId="77777777" w:rsidR="00305326" w:rsidRDefault="00305326">
      <w:pPr>
        <w:pStyle w:val="42"/>
        <w:rPr>
          <w:rFonts w:asciiTheme="minorHAnsi" w:hAnsiTheme="minorHAnsi" w:cstheme="minorBidi"/>
          <w:noProof/>
          <w:kern w:val="2"/>
          <w:sz w:val="21"/>
          <w:szCs w:val="22"/>
          <w:lang w:val="en-US" w:eastAsia="zh-CN"/>
        </w:rPr>
      </w:pPr>
      <w:r>
        <w:rPr>
          <w:noProof/>
        </w:rPr>
        <w:t>5.29.1.3</w:t>
      </w:r>
      <w:r>
        <w:rPr>
          <w:rFonts w:asciiTheme="minorHAnsi" w:hAnsiTheme="minorHAnsi" w:cstheme="minorBidi"/>
          <w:noProof/>
          <w:kern w:val="2"/>
          <w:sz w:val="21"/>
          <w:szCs w:val="22"/>
          <w:lang w:val="en-US" w:eastAsia="zh-CN"/>
        </w:rPr>
        <w:tab/>
      </w:r>
      <w:r>
        <w:rPr>
          <w:noProof/>
        </w:rPr>
        <w:t>∆T</w:t>
      </w:r>
      <w:r w:rsidRPr="00BA6DE6">
        <w:rPr>
          <w:noProof/>
          <w:vertAlign w:val="subscript"/>
        </w:rPr>
        <w:t>IB,c</w:t>
      </w:r>
      <w:r>
        <w:rPr>
          <w:noProof/>
        </w:rPr>
        <w:t xml:space="preserve"> and ∆R</w:t>
      </w:r>
      <w:r w:rsidRPr="00BA6DE6">
        <w:rPr>
          <w:noProof/>
          <w:vertAlign w:val="subscript"/>
        </w:rPr>
        <w:t>IB,c</w:t>
      </w:r>
      <w:r>
        <w:rPr>
          <w:noProof/>
        </w:rPr>
        <w:t xml:space="preserve"> values</w:t>
      </w:r>
      <w:r>
        <w:rPr>
          <w:noProof/>
        </w:rPr>
        <w:tab/>
      </w:r>
      <w:r>
        <w:rPr>
          <w:noProof/>
        </w:rPr>
        <w:fldChar w:fldCharType="begin"/>
      </w:r>
      <w:r>
        <w:rPr>
          <w:noProof/>
        </w:rPr>
        <w:instrText xml:space="preserve"> PAGEREF _Toc136288306 \h </w:instrText>
      </w:r>
      <w:r>
        <w:rPr>
          <w:noProof/>
        </w:rPr>
      </w:r>
      <w:r>
        <w:rPr>
          <w:noProof/>
        </w:rPr>
        <w:fldChar w:fldCharType="separate"/>
      </w:r>
      <w:r>
        <w:rPr>
          <w:noProof/>
        </w:rPr>
        <w:t>59</w:t>
      </w:r>
      <w:r>
        <w:rPr>
          <w:noProof/>
        </w:rPr>
        <w:fldChar w:fldCharType="end"/>
      </w:r>
    </w:p>
    <w:p w14:paraId="1F9B95CF" w14:textId="77777777" w:rsidR="00305326" w:rsidRDefault="00305326">
      <w:pPr>
        <w:pStyle w:val="33"/>
        <w:rPr>
          <w:rFonts w:asciiTheme="minorHAnsi" w:hAnsiTheme="minorHAnsi" w:cstheme="minorBidi"/>
          <w:noProof/>
          <w:kern w:val="2"/>
          <w:sz w:val="21"/>
          <w:szCs w:val="22"/>
          <w:lang w:val="en-US" w:eastAsia="zh-CN"/>
        </w:rPr>
      </w:pPr>
      <w:r>
        <w:rPr>
          <w:noProof/>
        </w:rPr>
        <w:t>5.29.2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_Toc136288307 \h </w:instrText>
      </w:r>
      <w:r>
        <w:rPr>
          <w:noProof/>
        </w:rPr>
      </w:r>
      <w:r>
        <w:rPr>
          <w:noProof/>
        </w:rPr>
        <w:fldChar w:fldCharType="separate"/>
      </w:r>
      <w:r>
        <w:rPr>
          <w:noProof/>
        </w:rPr>
        <w:t>59</w:t>
      </w:r>
      <w:r>
        <w:rPr>
          <w:noProof/>
        </w:rPr>
        <w:fldChar w:fldCharType="end"/>
      </w:r>
    </w:p>
    <w:p w14:paraId="2ECEE12B" w14:textId="77777777" w:rsidR="00305326" w:rsidRDefault="00305326">
      <w:pPr>
        <w:pStyle w:val="42"/>
        <w:rPr>
          <w:rFonts w:asciiTheme="minorHAnsi" w:hAnsiTheme="minorHAnsi" w:cstheme="minorBidi"/>
          <w:noProof/>
          <w:kern w:val="2"/>
          <w:sz w:val="21"/>
          <w:szCs w:val="22"/>
          <w:lang w:val="en-US" w:eastAsia="zh-CN"/>
        </w:rPr>
      </w:pPr>
      <w:r>
        <w:rPr>
          <w:noProof/>
        </w:rPr>
        <w:t>5.29.2.1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_Toc136288308 \h </w:instrText>
      </w:r>
      <w:r>
        <w:rPr>
          <w:noProof/>
        </w:rPr>
      </w:r>
      <w:r>
        <w:rPr>
          <w:noProof/>
        </w:rPr>
        <w:fldChar w:fldCharType="separate"/>
      </w:r>
      <w:r>
        <w:rPr>
          <w:noProof/>
        </w:rPr>
        <w:t>59</w:t>
      </w:r>
      <w:r>
        <w:rPr>
          <w:noProof/>
        </w:rPr>
        <w:fldChar w:fldCharType="end"/>
      </w:r>
    </w:p>
    <w:p w14:paraId="51A10696" w14:textId="77777777" w:rsidR="00305326" w:rsidRDefault="00305326">
      <w:pPr>
        <w:pStyle w:val="42"/>
        <w:rPr>
          <w:rFonts w:asciiTheme="minorHAnsi" w:hAnsiTheme="minorHAnsi" w:cstheme="minorBidi"/>
          <w:noProof/>
          <w:kern w:val="2"/>
          <w:sz w:val="21"/>
          <w:szCs w:val="22"/>
          <w:lang w:val="en-US" w:eastAsia="zh-CN"/>
        </w:rPr>
      </w:pPr>
      <w:r>
        <w:rPr>
          <w:noProof/>
        </w:rPr>
        <w:t>5.29.2.2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_Toc136288309 \h </w:instrText>
      </w:r>
      <w:r>
        <w:rPr>
          <w:noProof/>
        </w:rPr>
      </w:r>
      <w:r>
        <w:rPr>
          <w:noProof/>
        </w:rPr>
        <w:fldChar w:fldCharType="separate"/>
      </w:r>
      <w:r>
        <w:rPr>
          <w:noProof/>
        </w:rPr>
        <w:t>59</w:t>
      </w:r>
      <w:r>
        <w:rPr>
          <w:noProof/>
        </w:rPr>
        <w:fldChar w:fldCharType="end"/>
      </w:r>
    </w:p>
    <w:p w14:paraId="29868BC6" w14:textId="77777777" w:rsidR="00305326" w:rsidRDefault="00305326">
      <w:pPr>
        <w:pStyle w:val="22"/>
        <w:rPr>
          <w:rFonts w:asciiTheme="minorHAnsi" w:hAnsiTheme="minorHAnsi" w:cstheme="minorBidi"/>
          <w:noProof/>
          <w:kern w:val="2"/>
          <w:sz w:val="21"/>
          <w:szCs w:val="22"/>
          <w:lang w:val="en-US" w:eastAsia="zh-CN"/>
        </w:rPr>
      </w:pPr>
      <w:r>
        <w:rPr>
          <w:noProof/>
        </w:rPr>
        <w:t>5.30</w:t>
      </w:r>
      <w:r>
        <w:rPr>
          <w:rFonts w:asciiTheme="minorHAnsi" w:hAnsiTheme="minorHAnsi" w:cstheme="minorBidi"/>
          <w:noProof/>
          <w:kern w:val="2"/>
          <w:sz w:val="21"/>
          <w:szCs w:val="22"/>
          <w:lang w:val="en-US" w:eastAsia="zh-CN"/>
        </w:rPr>
        <w:tab/>
      </w:r>
      <w:r>
        <w:rPr>
          <w:noProof/>
        </w:rPr>
        <w:t>CA_n1-n40-n77</w:t>
      </w:r>
      <w:r>
        <w:rPr>
          <w:noProof/>
        </w:rPr>
        <w:tab/>
      </w:r>
      <w:r>
        <w:rPr>
          <w:noProof/>
        </w:rPr>
        <w:fldChar w:fldCharType="begin"/>
      </w:r>
      <w:r>
        <w:rPr>
          <w:noProof/>
        </w:rPr>
        <w:instrText xml:space="preserve"> PAGEREF _Toc136288310 \h </w:instrText>
      </w:r>
      <w:r>
        <w:rPr>
          <w:noProof/>
        </w:rPr>
      </w:r>
      <w:r>
        <w:rPr>
          <w:noProof/>
        </w:rPr>
        <w:fldChar w:fldCharType="separate"/>
      </w:r>
      <w:r>
        <w:rPr>
          <w:noProof/>
        </w:rPr>
        <w:t>59</w:t>
      </w:r>
      <w:r>
        <w:rPr>
          <w:noProof/>
        </w:rPr>
        <w:fldChar w:fldCharType="end"/>
      </w:r>
    </w:p>
    <w:p w14:paraId="29ACF842" w14:textId="77777777" w:rsidR="00305326" w:rsidRDefault="00305326">
      <w:pPr>
        <w:pStyle w:val="33"/>
        <w:rPr>
          <w:rFonts w:asciiTheme="minorHAnsi" w:hAnsiTheme="minorHAnsi" w:cstheme="minorBidi"/>
          <w:noProof/>
          <w:kern w:val="2"/>
          <w:sz w:val="21"/>
          <w:szCs w:val="22"/>
          <w:lang w:val="en-US" w:eastAsia="zh-CN"/>
        </w:rPr>
      </w:pPr>
      <w:r>
        <w:rPr>
          <w:noProof/>
        </w:rPr>
        <w:t>5.30.1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_Toc136288311 \h </w:instrText>
      </w:r>
      <w:r>
        <w:rPr>
          <w:noProof/>
        </w:rPr>
      </w:r>
      <w:r>
        <w:rPr>
          <w:noProof/>
        </w:rPr>
        <w:fldChar w:fldCharType="separate"/>
      </w:r>
      <w:r>
        <w:rPr>
          <w:noProof/>
        </w:rPr>
        <w:t>59</w:t>
      </w:r>
      <w:r>
        <w:rPr>
          <w:noProof/>
        </w:rPr>
        <w:fldChar w:fldCharType="end"/>
      </w:r>
    </w:p>
    <w:p w14:paraId="6BBCC0D5" w14:textId="77777777" w:rsidR="00305326" w:rsidRDefault="00305326">
      <w:pPr>
        <w:pStyle w:val="42"/>
        <w:rPr>
          <w:rFonts w:asciiTheme="minorHAnsi" w:hAnsiTheme="minorHAnsi" w:cstheme="minorBidi"/>
          <w:noProof/>
          <w:kern w:val="2"/>
          <w:sz w:val="21"/>
          <w:szCs w:val="22"/>
          <w:lang w:val="en-US" w:eastAsia="zh-CN"/>
        </w:rPr>
      </w:pPr>
      <w:r>
        <w:rPr>
          <w:noProof/>
        </w:rPr>
        <w:t>5.30.1.1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_Toc136288312 \h </w:instrText>
      </w:r>
      <w:r>
        <w:rPr>
          <w:noProof/>
        </w:rPr>
      </w:r>
      <w:r>
        <w:rPr>
          <w:noProof/>
        </w:rPr>
        <w:fldChar w:fldCharType="separate"/>
      </w:r>
      <w:r>
        <w:rPr>
          <w:noProof/>
        </w:rPr>
        <w:t>59</w:t>
      </w:r>
      <w:r>
        <w:rPr>
          <w:noProof/>
        </w:rPr>
        <w:fldChar w:fldCharType="end"/>
      </w:r>
    </w:p>
    <w:p w14:paraId="433EA8CF" w14:textId="77777777" w:rsidR="00305326" w:rsidRDefault="00305326">
      <w:pPr>
        <w:pStyle w:val="42"/>
        <w:rPr>
          <w:rFonts w:asciiTheme="minorHAnsi" w:hAnsiTheme="minorHAnsi" w:cstheme="minorBidi"/>
          <w:noProof/>
          <w:kern w:val="2"/>
          <w:sz w:val="21"/>
          <w:szCs w:val="22"/>
          <w:lang w:val="en-US" w:eastAsia="zh-CN"/>
        </w:rPr>
      </w:pPr>
      <w:r>
        <w:rPr>
          <w:noProof/>
        </w:rPr>
        <w:t>5.30.1.2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_Toc136288313 \h </w:instrText>
      </w:r>
      <w:r>
        <w:rPr>
          <w:noProof/>
        </w:rPr>
      </w:r>
      <w:r>
        <w:rPr>
          <w:noProof/>
        </w:rPr>
        <w:fldChar w:fldCharType="separate"/>
      </w:r>
      <w:r>
        <w:rPr>
          <w:noProof/>
        </w:rPr>
        <w:t>60</w:t>
      </w:r>
      <w:r>
        <w:rPr>
          <w:noProof/>
        </w:rPr>
        <w:fldChar w:fldCharType="end"/>
      </w:r>
    </w:p>
    <w:p w14:paraId="55DEE9BC" w14:textId="77777777" w:rsidR="00305326" w:rsidRDefault="00305326">
      <w:pPr>
        <w:pStyle w:val="42"/>
        <w:rPr>
          <w:rFonts w:asciiTheme="minorHAnsi" w:hAnsiTheme="minorHAnsi" w:cstheme="minorBidi"/>
          <w:noProof/>
          <w:kern w:val="2"/>
          <w:sz w:val="21"/>
          <w:szCs w:val="22"/>
          <w:lang w:val="en-US" w:eastAsia="zh-CN"/>
        </w:rPr>
      </w:pPr>
      <w:r>
        <w:rPr>
          <w:noProof/>
        </w:rPr>
        <w:t>5.30.1.3</w:t>
      </w:r>
      <w:r>
        <w:rPr>
          <w:rFonts w:asciiTheme="minorHAnsi" w:hAnsiTheme="minorHAnsi" w:cstheme="minorBidi"/>
          <w:noProof/>
          <w:kern w:val="2"/>
          <w:sz w:val="21"/>
          <w:szCs w:val="22"/>
          <w:lang w:val="en-US" w:eastAsia="zh-CN"/>
        </w:rPr>
        <w:tab/>
      </w:r>
      <w:r>
        <w:rPr>
          <w:noProof/>
        </w:rPr>
        <w:t>∆T</w:t>
      </w:r>
      <w:r w:rsidRPr="00BA6DE6">
        <w:rPr>
          <w:noProof/>
          <w:vertAlign w:val="subscript"/>
        </w:rPr>
        <w:t>IB,c</w:t>
      </w:r>
      <w:r>
        <w:rPr>
          <w:noProof/>
        </w:rPr>
        <w:t xml:space="preserve"> and ∆R</w:t>
      </w:r>
      <w:r w:rsidRPr="00BA6DE6">
        <w:rPr>
          <w:noProof/>
          <w:vertAlign w:val="subscript"/>
        </w:rPr>
        <w:t>IB,c</w:t>
      </w:r>
      <w:r>
        <w:rPr>
          <w:noProof/>
        </w:rPr>
        <w:t xml:space="preserve"> values</w:t>
      </w:r>
      <w:r>
        <w:rPr>
          <w:noProof/>
        </w:rPr>
        <w:tab/>
      </w:r>
      <w:r>
        <w:rPr>
          <w:noProof/>
        </w:rPr>
        <w:fldChar w:fldCharType="begin"/>
      </w:r>
      <w:r>
        <w:rPr>
          <w:noProof/>
        </w:rPr>
        <w:instrText xml:space="preserve"> PAGEREF _Toc136288314 \h </w:instrText>
      </w:r>
      <w:r>
        <w:rPr>
          <w:noProof/>
        </w:rPr>
      </w:r>
      <w:r>
        <w:rPr>
          <w:noProof/>
        </w:rPr>
        <w:fldChar w:fldCharType="separate"/>
      </w:r>
      <w:r>
        <w:rPr>
          <w:noProof/>
        </w:rPr>
        <w:t>61</w:t>
      </w:r>
      <w:r>
        <w:rPr>
          <w:noProof/>
        </w:rPr>
        <w:fldChar w:fldCharType="end"/>
      </w:r>
    </w:p>
    <w:p w14:paraId="63B9B7A6" w14:textId="77777777" w:rsidR="00305326" w:rsidRDefault="00305326">
      <w:pPr>
        <w:pStyle w:val="33"/>
        <w:rPr>
          <w:rFonts w:asciiTheme="minorHAnsi" w:hAnsiTheme="minorHAnsi" w:cstheme="minorBidi"/>
          <w:noProof/>
          <w:kern w:val="2"/>
          <w:sz w:val="21"/>
          <w:szCs w:val="22"/>
          <w:lang w:val="en-US" w:eastAsia="zh-CN"/>
        </w:rPr>
      </w:pPr>
      <w:r>
        <w:rPr>
          <w:noProof/>
        </w:rPr>
        <w:t>5.30.2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_Toc136288315 \h </w:instrText>
      </w:r>
      <w:r>
        <w:rPr>
          <w:noProof/>
        </w:rPr>
      </w:r>
      <w:r>
        <w:rPr>
          <w:noProof/>
        </w:rPr>
        <w:fldChar w:fldCharType="separate"/>
      </w:r>
      <w:r>
        <w:rPr>
          <w:noProof/>
        </w:rPr>
        <w:t>61</w:t>
      </w:r>
      <w:r>
        <w:rPr>
          <w:noProof/>
        </w:rPr>
        <w:fldChar w:fldCharType="end"/>
      </w:r>
    </w:p>
    <w:p w14:paraId="66C739CA" w14:textId="77777777" w:rsidR="00305326" w:rsidRDefault="00305326">
      <w:pPr>
        <w:pStyle w:val="42"/>
        <w:rPr>
          <w:rFonts w:asciiTheme="minorHAnsi" w:hAnsiTheme="minorHAnsi" w:cstheme="minorBidi"/>
          <w:noProof/>
          <w:kern w:val="2"/>
          <w:sz w:val="21"/>
          <w:szCs w:val="22"/>
          <w:lang w:val="en-US" w:eastAsia="zh-CN"/>
        </w:rPr>
      </w:pPr>
      <w:r>
        <w:rPr>
          <w:noProof/>
        </w:rPr>
        <w:t>5.30.2.1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_Toc136288316 \h </w:instrText>
      </w:r>
      <w:r>
        <w:rPr>
          <w:noProof/>
        </w:rPr>
      </w:r>
      <w:r>
        <w:rPr>
          <w:noProof/>
        </w:rPr>
        <w:fldChar w:fldCharType="separate"/>
      </w:r>
      <w:r>
        <w:rPr>
          <w:noProof/>
        </w:rPr>
        <w:t>61</w:t>
      </w:r>
      <w:r>
        <w:rPr>
          <w:noProof/>
        </w:rPr>
        <w:fldChar w:fldCharType="end"/>
      </w:r>
    </w:p>
    <w:p w14:paraId="0400D619" w14:textId="77777777" w:rsidR="00305326" w:rsidRDefault="00305326">
      <w:pPr>
        <w:pStyle w:val="42"/>
        <w:rPr>
          <w:rFonts w:asciiTheme="minorHAnsi" w:hAnsiTheme="minorHAnsi" w:cstheme="minorBidi"/>
          <w:noProof/>
          <w:kern w:val="2"/>
          <w:sz w:val="21"/>
          <w:szCs w:val="22"/>
          <w:lang w:val="en-US" w:eastAsia="zh-CN"/>
        </w:rPr>
      </w:pPr>
      <w:r>
        <w:rPr>
          <w:noProof/>
        </w:rPr>
        <w:t>5.30.2.2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_Toc136288317 \h </w:instrText>
      </w:r>
      <w:r>
        <w:rPr>
          <w:noProof/>
        </w:rPr>
      </w:r>
      <w:r>
        <w:rPr>
          <w:noProof/>
        </w:rPr>
        <w:fldChar w:fldCharType="separate"/>
      </w:r>
      <w:r>
        <w:rPr>
          <w:noProof/>
        </w:rPr>
        <w:t>61</w:t>
      </w:r>
      <w:r>
        <w:rPr>
          <w:noProof/>
        </w:rPr>
        <w:fldChar w:fldCharType="end"/>
      </w:r>
    </w:p>
    <w:p w14:paraId="2F223D26" w14:textId="77777777" w:rsidR="00305326" w:rsidRDefault="00305326">
      <w:pPr>
        <w:pStyle w:val="22"/>
        <w:rPr>
          <w:rFonts w:asciiTheme="minorHAnsi" w:hAnsiTheme="minorHAnsi" w:cstheme="minorBidi"/>
          <w:noProof/>
          <w:kern w:val="2"/>
          <w:sz w:val="21"/>
          <w:szCs w:val="22"/>
          <w:lang w:val="en-US" w:eastAsia="zh-CN"/>
        </w:rPr>
      </w:pPr>
      <w:r>
        <w:rPr>
          <w:noProof/>
        </w:rPr>
        <w:t>5.31</w:t>
      </w:r>
      <w:r>
        <w:rPr>
          <w:rFonts w:asciiTheme="minorHAnsi" w:hAnsiTheme="minorHAnsi" w:cstheme="minorBidi"/>
          <w:noProof/>
          <w:kern w:val="2"/>
          <w:sz w:val="21"/>
          <w:szCs w:val="22"/>
          <w:lang w:val="en-US" w:eastAsia="zh-CN"/>
        </w:rPr>
        <w:tab/>
      </w:r>
      <w:r>
        <w:rPr>
          <w:noProof/>
        </w:rPr>
        <w:t>CA_n3-n40-n77</w:t>
      </w:r>
      <w:r>
        <w:rPr>
          <w:noProof/>
        </w:rPr>
        <w:tab/>
      </w:r>
      <w:r>
        <w:rPr>
          <w:noProof/>
        </w:rPr>
        <w:fldChar w:fldCharType="begin"/>
      </w:r>
      <w:r>
        <w:rPr>
          <w:noProof/>
        </w:rPr>
        <w:instrText xml:space="preserve"> PAGEREF _Toc136288318 \h </w:instrText>
      </w:r>
      <w:r>
        <w:rPr>
          <w:noProof/>
        </w:rPr>
      </w:r>
      <w:r>
        <w:rPr>
          <w:noProof/>
        </w:rPr>
        <w:fldChar w:fldCharType="separate"/>
      </w:r>
      <w:r>
        <w:rPr>
          <w:noProof/>
        </w:rPr>
        <w:t>61</w:t>
      </w:r>
      <w:r>
        <w:rPr>
          <w:noProof/>
        </w:rPr>
        <w:fldChar w:fldCharType="end"/>
      </w:r>
    </w:p>
    <w:p w14:paraId="4F9099E5" w14:textId="77777777" w:rsidR="00305326" w:rsidRDefault="00305326">
      <w:pPr>
        <w:pStyle w:val="33"/>
        <w:rPr>
          <w:rFonts w:asciiTheme="minorHAnsi" w:hAnsiTheme="minorHAnsi" w:cstheme="minorBidi"/>
          <w:noProof/>
          <w:kern w:val="2"/>
          <w:sz w:val="21"/>
          <w:szCs w:val="22"/>
          <w:lang w:val="en-US" w:eastAsia="zh-CN"/>
        </w:rPr>
      </w:pPr>
      <w:r>
        <w:rPr>
          <w:noProof/>
        </w:rPr>
        <w:t>5.31.1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_Toc136288319 \h </w:instrText>
      </w:r>
      <w:r>
        <w:rPr>
          <w:noProof/>
        </w:rPr>
      </w:r>
      <w:r>
        <w:rPr>
          <w:noProof/>
        </w:rPr>
        <w:fldChar w:fldCharType="separate"/>
      </w:r>
      <w:r>
        <w:rPr>
          <w:noProof/>
        </w:rPr>
        <w:t>61</w:t>
      </w:r>
      <w:r>
        <w:rPr>
          <w:noProof/>
        </w:rPr>
        <w:fldChar w:fldCharType="end"/>
      </w:r>
    </w:p>
    <w:p w14:paraId="796CBDC8" w14:textId="77777777" w:rsidR="00305326" w:rsidRDefault="00305326">
      <w:pPr>
        <w:pStyle w:val="42"/>
        <w:rPr>
          <w:rFonts w:asciiTheme="minorHAnsi" w:hAnsiTheme="minorHAnsi" w:cstheme="minorBidi"/>
          <w:noProof/>
          <w:kern w:val="2"/>
          <w:sz w:val="21"/>
          <w:szCs w:val="22"/>
          <w:lang w:val="en-US" w:eastAsia="zh-CN"/>
        </w:rPr>
      </w:pPr>
      <w:r>
        <w:rPr>
          <w:noProof/>
        </w:rPr>
        <w:t>5.31.1.1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_Toc136288320 \h </w:instrText>
      </w:r>
      <w:r>
        <w:rPr>
          <w:noProof/>
        </w:rPr>
      </w:r>
      <w:r>
        <w:rPr>
          <w:noProof/>
        </w:rPr>
        <w:fldChar w:fldCharType="separate"/>
      </w:r>
      <w:r>
        <w:rPr>
          <w:noProof/>
        </w:rPr>
        <w:t>61</w:t>
      </w:r>
      <w:r>
        <w:rPr>
          <w:noProof/>
        </w:rPr>
        <w:fldChar w:fldCharType="end"/>
      </w:r>
    </w:p>
    <w:p w14:paraId="5BB98875" w14:textId="77777777" w:rsidR="00305326" w:rsidRDefault="00305326">
      <w:pPr>
        <w:pStyle w:val="42"/>
        <w:rPr>
          <w:rFonts w:asciiTheme="minorHAnsi" w:hAnsiTheme="minorHAnsi" w:cstheme="minorBidi"/>
          <w:noProof/>
          <w:kern w:val="2"/>
          <w:sz w:val="21"/>
          <w:szCs w:val="22"/>
          <w:lang w:val="en-US" w:eastAsia="zh-CN"/>
        </w:rPr>
      </w:pPr>
      <w:r>
        <w:rPr>
          <w:noProof/>
        </w:rPr>
        <w:t>5.31.1.2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_Toc136288321 \h </w:instrText>
      </w:r>
      <w:r>
        <w:rPr>
          <w:noProof/>
        </w:rPr>
      </w:r>
      <w:r>
        <w:rPr>
          <w:noProof/>
        </w:rPr>
        <w:fldChar w:fldCharType="separate"/>
      </w:r>
      <w:r>
        <w:rPr>
          <w:noProof/>
        </w:rPr>
        <w:t>62</w:t>
      </w:r>
      <w:r>
        <w:rPr>
          <w:noProof/>
        </w:rPr>
        <w:fldChar w:fldCharType="end"/>
      </w:r>
    </w:p>
    <w:p w14:paraId="77B4D26F" w14:textId="77777777" w:rsidR="00305326" w:rsidRDefault="00305326">
      <w:pPr>
        <w:pStyle w:val="42"/>
        <w:rPr>
          <w:rFonts w:asciiTheme="minorHAnsi" w:hAnsiTheme="minorHAnsi" w:cstheme="minorBidi"/>
          <w:noProof/>
          <w:kern w:val="2"/>
          <w:sz w:val="21"/>
          <w:szCs w:val="22"/>
          <w:lang w:val="en-US" w:eastAsia="zh-CN"/>
        </w:rPr>
      </w:pPr>
      <w:r>
        <w:rPr>
          <w:noProof/>
        </w:rPr>
        <w:t>5.31.1.3</w:t>
      </w:r>
      <w:r>
        <w:rPr>
          <w:rFonts w:asciiTheme="minorHAnsi" w:hAnsiTheme="minorHAnsi" w:cstheme="minorBidi"/>
          <w:noProof/>
          <w:kern w:val="2"/>
          <w:sz w:val="21"/>
          <w:szCs w:val="22"/>
          <w:lang w:val="en-US" w:eastAsia="zh-CN"/>
        </w:rPr>
        <w:tab/>
      </w:r>
      <w:r>
        <w:rPr>
          <w:noProof/>
        </w:rPr>
        <w:t>∆T</w:t>
      </w:r>
      <w:r w:rsidRPr="00BA6DE6">
        <w:rPr>
          <w:noProof/>
          <w:vertAlign w:val="subscript"/>
        </w:rPr>
        <w:t>IB,c</w:t>
      </w:r>
      <w:r>
        <w:rPr>
          <w:noProof/>
        </w:rPr>
        <w:t xml:space="preserve"> and ∆R</w:t>
      </w:r>
      <w:r w:rsidRPr="00BA6DE6">
        <w:rPr>
          <w:noProof/>
          <w:vertAlign w:val="subscript"/>
        </w:rPr>
        <w:t>IB,c</w:t>
      </w:r>
      <w:r>
        <w:rPr>
          <w:noProof/>
        </w:rPr>
        <w:t xml:space="preserve"> values</w:t>
      </w:r>
      <w:r>
        <w:rPr>
          <w:noProof/>
        </w:rPr>
        <w:tab/>
      </w:r>
      <w:r>
        <w:rPr>
          <w:noProof/>
        </w:rPr>
        <w:fldChar w:fldCharType="begin"/>
      </w:r>
      <w:r>
        <w:rPr>
          <w:noProof/>
        </w:rPr>
        <w:instrText xml:space="preserve"> PAGEREF _Toc136288322 \h </w:instrText>
      </w:r>
      <w:r>
        <w:rPr>
          <w:noProof/>
        </w:rPr>
      </w:r>
      <w:r>
        <w:rPr>
          <w:noProof/>
        </w:rPr>
        <w:fldChar w:fldCharType="separate"/>
      </w:r>
      <w:r>
        <w:rPr>
          <w:noProof/>
        </w:rPr>
        <w:t>63</w:t>
      </w:r>
      <w:r>
        <w:rPr>
          <w:noProof/>
        </w:rPr>
        <w:fldChar w:fldCharType="end"/>
      </w:r>
    </w:p>
    <w:p w14:paraId="6EF9D5AC" w14:textId="77777777" w:rsidR="00305326" w:rsidRDefault="00305326">
      <w:pPr>
        <w:pStyle w:val="33"/>
        <w:rPr>
          <w:rFonts w:asciiTheme="minorHAnsi" w:hAnsiTheme="minorHAnsi" w:cstheme="minorBidi"/>
          <w:noProof/>
          <w:kern w:val="2"/>
          <w:sz w:val="21"/>
          <w:szCs w:val="22"/>
          <w:lang w:val="en-US" w:eastAsia="zh-CN"/>
        </w:rPr>
      </w:pPr>
      <w:r>
        <w:rPr>
          <w:noProof/>
        </w:rPr>
        <w:t>5.31.2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_Toc136288323 \h </w:instrText>
      </w:r>
      <w:r>
        <w:rPr>
          <w:noProof/>
        </w:rPr>
      </w:r>
      <w:r>
        <w:rPr>
          <w:noProof/>
        </w:rPr>
        <w:fldChar w:fldCharType="separate"/>
      </w:r>
      <w:r>
        <w:rPr>
          <w:noProof/>
        </w:rPr>
        <w:t>63</w:t>
      </w:r>
      <w:r>
        <w:rPr>
          <w:noProof/>
        </w:rPr>
        <w:fldChar w:fldCharType="end"/>
      </w:r>
    </w:p>
    <w:p w14:paraId="01871050" w14:textId="77777777" w:rsidR="00305326" w:rsidRDefault="00305326">
      <w:pPr>
        <w:pStyle w:val="42"/>
        <w:rPr>
          <w:rFonts w:asciiTheme="minorHAnsi" w:hAnsiTheme="minorHAnsi" w:cstheme="minorBidi"/>
          <w:noProof/>
          <w:kern w:val="2"/>
          <w:sz w:val="21"/>
          <w:szCs w:val="22"/>
          <w:lang w:val="en-US" w:eastAsia="zh-CN"/>
        </w:rPr>
      </w:pPr>
      <w:r>
        <w:rPr>
          <w:noProof/>
        </w:rPr>
        <w:t>5.31.2.1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_Toc136288324 \h </w:instrText>
      </w:r>
      <w:r>
        <w:rPr>
          <w:noProof/>
        </w:rPr>
      </w:r>
      <w:r>
        <w:rPr>
          <w:noProof/>
        </w:rPr>
        <w:fldChar w:fldCharType="separate"/>
      </w:r>
      <w:r>
        <w:rPr>
          <w:noProof/>
        </w:rPr>
        <w:t>63</w:t>
      </w:r>
      <w:r>
        <w:rPr>
          <w:noProof/>
        </w:rPr>
        <w:fldChar w:fldCharType="end"/>
      </w:r>
    </w:p>
    <w:p w14:paraId="35898509" w14:textId="77777777" w:rsidR="00305326" w:rsidRDefault="00305326">
      <w:pPr>
        <w:pStyle w:val="42"/>
        <w:rPr>
          <w:rFonts w:asciiTheme="minorHAnsi" w:hAnsiTheme="minorHAnsi" w:cstheme="minorBidi"/>
          <w:noProof/>
          <w:kern w:val="2"/>
          <w:sz w:val="21"/>
          <w:szCs w:val="22"/>
          <w:lang w:val="en-US" w:eastAsia="zh-CN"/>
        </w:rPr>
      </w:pPr>
      <w:r>
        <w:rPr>
          <w:noProof/>
        </w:rPr>
        <w:t>5.31.2.2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_Toc136288325 \h </w:instrText>
      </w:r>
      <w:r>
        <w:rPr>
          <w:noProof/>
        </w:rPr>
      </w:r>
      <w:r>
        <w:rPr>
          <w:noProof/>
        </w:rPr>
        <w:fldChar w:fldCharType="separate"/>
      </w:r>
      <w:r>
        <w:rPr>
          <w:noProof/>
        </w:rPr>
        <w:t>63</w:t>
      </w:r>
      <w:r>
        <w:rPr>
          <w:noProof/>
        </w:rPr>
        <w:fldChar w:fldCharType="end"/>
      </w:r>
    </w:p>
    <w:p w14:paraId="77C1780B" w14:textId="77777777" w:rsidR="00305326" w:rsidRDefault="00305326">
      <w:pPr>
        <w:pStyle w:val="22"/>
        <w:rPr>
          <w:rFonts w:asciiTheme="minorHAnsi" w:hAnsiTheme="minorHAnsi" w:cstheme="minorBidi"/>
          <w:noProof/>
          <w:kern w:val="2"/>
          <w:sz w:val="21"/>
          <w:szCs w:val="22"/>
          <w:lang w:val="en-US" w:eastAsia="zh-CN"/>
        </w:rPr>
      </w:pPr>
      <w:r>
        <w:rPr>
          <w:noProof/>
        </w:rPr>
        <w:t>5.32</w:t>
      </w:r>
      <w:r>
        <w:rPr>
          <w:rFonts w:asciiTheme="minorHAnsi" w:hAnsiTheme="minorHAnsi" w:cstheme="minorBidi"/>
          <w:noProof/>
          <w:kern w:val="2"/>
          <w:sz w:val="21"/>
          <w:szCs w:val="22"/>
          <w:lang w:val="en-US" w:eastAsia="zh-CN"/>
        </w:rPr>
        <w:tab/>
      </w:r>
      <w:r>
        <w:rPr>
          <w:noProof/>
        </w:rPr>
        <w:t>CA_n28-n40-n77</w:t>
      </w:r>
      <w:r>
        <w:rPr>
          <w:noProof/>
        </w:rPr>
        <w:tab/>
      </w:r>
      <w:r>
        <w:rPr>
          <w:noProof/>
        </w:rPr>
        <w:fldChar w:fldCharType="begin"/>
      </w:r>
      <w:r>
        <w:rPr>
          <w:noProof/>
        </w:rPr>
        <w:instrText xml:space="preserve"> PAGEREF _Toc136288326 \h </w:instrText>
      </w:r>
      <w:r>
        <w:rPr>
          <w:noProof/>
        </w:rPr>
      </w:r>
      <w:r>
        <w:rPr>
          <w:noProof/>
        </w:rPr>
        <w:fldChar w:fldCharType="separate"/>
      </w:r>
      <w:r>
        <w:rPr>
          <w:noProof/>
        </w:rPr>
        <w:t>63</w:t>
      </w:r>
      <w:r>
        <w:rPr>
          <w:noProof/>
        </w:rPr>
        <w:fldChar w:fldCharType="end"/>
      </w:r>
    </w:p>
    <w:p w14:paraId="54273821" w14:textId="77777777" w:rsidR="00305326" w:rsidRDefault="00305326">
      <w:pPr>
        <w:pStyle w:val="33"/>
        <w:rPr>
          <w:rFonts w:asciiTheme="minorHAnsi" w:hAnsiTheme="minorHAnsi" w:cstheme="minorBidi"/>
          <w:noProof/>
          <w:kern w:val="2"/>
          <w:sz w:val="21"/>
          <w:szCs w:val="22"/>
          <w:lang w:val="en-US" w:eastAsia="zh-CN"/>
        </w:rPr>
      </w:pPr>
      <w:r>
        <w:rPr>
          <w:noProof/>
        </w:rPr>
        <w:t>5.32.1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_Toc136288327 \h </w:instrText>
      </w:r>
      <w:r>
        <w:rPr>
          <w:noProof/>
        </w:rPr>
      </w:r>
      <w:r>
        <w:rPr>
          <w:noProof/>
        </w:rPr>
        <w:fldChar w:fldCharType="separate"/>
      </w:r>
      <w:r>
        <w:rPr>
          <w:noProof/>
        </w:rPr>
        <w:t>63</w:t>
      </w:r>
      <w:r>
        <w:rPr>
          <w:noProof/>
        </w:rPr>
        <w:fldChar w:fldCharType="end"/>
      </w:r>
    </w:p>
    <w:p w14:paraId="7FA126D2" w14:textId="77777777" w:rsidR="00305326" w:rsidRDefault="00305326">
      <w:pPr>
        <w:pStyle w:val="42"/>
        <w:rPr>
          <w:rFonts w:asciiTheme="minorHAnsi" w:hAnsiTheme="minorHAnsi" w:cstheme="minorBidi"/>
          <w:noProof/>
          <w:kern w:val="2"/>
          <w:sz w:val="21"/>
          <w:szCs w:val="22"/>
          <w:lang w:val="en-US" w:eastAsia="zh-CN"/>
        </w:rPr>
      </w:pPr>
      <w:r>
        <w:rPr>
          <w:noProof/>
        </w:rPr>
        <w:t>5.32.1.1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_Toc136288328 \h </w:instrText>
      </w:r>
      <w:r>
        <w:rPr>
          <w:noProof/>
        </w:rPr>
      </w:r>
      <w:r>
        <w:rPr>
          <w:noProof/>
        </w:rPr>
        <w:fldChar w:fldCharType="separate"/>
      </w:r>
      <w:r>
        <w:rPr>
          <w:noProof/>
        </w:rPr>
        <w:t>63</w:t>
      </w:r>
      <w:r>
        <w:rPr>
          <w:noProof/>
        </w:rPr>
        <w:fldChar w:fldCharType="end"/>
      </w:r>
    </w:p>
    <w:p w14:paraId="645B4883" w14:textId="77777777" w:rsidR="00305326" w:rsidRDefault="00305326">
      <w:pPr>
        <w:pStyle w:val="42"/>
        <w:rPr>
          <w:rFonts w:asciiTheme="minorHAnsi" w:hAnsiTheme="minorHAnsi" w:cstheme="minorBidi"/>
          <w:noProof/>
          <w:kern w:val="2"/>
          <w:sz w:val="21"/>
          <w:szCs w:val="22"/>
          <w:lang w:val="en-US" w:eastAsia="zh-CN"/>
        </w:rPr>
      </w:pPr>
      <w:r>
        <w:rPr>
          <w:noProof/>
        </w:rPr>
        <w:t>5.32.1.2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_Toc136288329 \h </w:instrText>
      </w:r>
      <w:r>
        <w:rPr>
          <w:noProof/>
        </w:rPr>
      </w:r>
      <w:r>
        <w:rPr>
          <w:noProof/>
        </w:rPr>
        <w:fldChar w:fldCharType="separate"/>
      </w:r>
      <w:r>
        <w:rPr>
          <w:noProof/>
        </w:rPr>
        <w:t>64</w:t>
      </w:r>
      <w:r>
        <w:rPr>
          <w:noProof/>
        </w:rPr>
        <w:fldChar w:fldCharType="end"/>
      </w:r>
    </w:p>
    <w:p w14:paraId="1CF9BE1B" w14:textId="77777777" w:rsidR="00305326" w:rsidRDefault="00305326">
      <w:pPr>
        <w:pStyle w:val="42"/>
        <w:rPr>
          <w:rFonts w:asciiTheme="minorHAnsi" w:hAnsiTheme="minorHAnsi" w:cstheme="minorBidi"/>
          <w:noProof/>
          <w:kern w:val="2"/>
          <w:sz w:val="21"/>
          <w:szCs w:val="22"/>
          <w:lang w:val="en-US" w:eastAsia="zh-CN"/>
        </w:rPr>
      </w:pPr>
      <w:r>
        <w:rPr>
          <w:noProof/>
        </w:rPr>
        <w:t>5.32.1.3</w:t>
      </w:r>
      <w:r>
        <w:rPr>
          <w:rFonts w:asciiTheme="minorHAnsi" w:hAnsiTheme="minorHAnsi" w:cstheme="minorBidi"/>
          <w:noProof/>
          <w:kern w:val="2"/>
          <w:sz w:val="21"/>
          <w:szCs w:val="22"/>
          <w:lang w:val="en-US" w:eastAsia="zh-CN"/>
        </w:rPr>
        <w:tab/>
      </w:r>
      <w:r>
        <w:rPr>
          <w:noProof/>
        </w:rPr>
        <w:t>∆T</w:t>
      </w:r>
      <w:r w:rsidRPr="00BA6DE6">
        <w:rPr>
          <w:noProof/>
          <w:vertAlign w:val="subscript"/>
        </w:rPr>
        <w:t>IB,c</w:t>
      </w:r>
      <w:r>
        <w:rPr>
          <w:noProof/>
        </w:rPr>
        <w:t xml:space="preserve"> and ∆R</w:t>
      </w:r>
      <w:r w:rsidRPr="00BA6DE6">
        <w:rPr>
          <w:noProof/>
          <w:vertAlign w:val="subscript"/>
        </w:rPr>
        <w:t>IB,c</w:t>
      </w:r>
      <w:r>
        <w:rPr>
          <w:noProof/>
        </w:rPr>
        <w:t xml:space="preserve"> values</w:t>
      </w:r>
      <w:r>
        <w:rPr>
          <w:noProof/>
        </w:rPr>
        <w:tab/>
      </w:r>
      <w:r>
        <w:rPr>
          <w:noProof/>
        </w:rPr>
        <w:fldChar w:fldCharType="begin"/>
      </w:r>
      <w:r>
        <w:rPr>
          <w:noProof/>
        </w:rPr>
        <w:instrText xml:space="preserve"> PAGEREF _Toc136288330 \h </w:instrText>
      </w:r>
      <w:r>
        <w:rPr>
          <w:noProof/>
        </w:rPr>
      </w:r>
      <w:r>
        <w:rPr>
          <w:noProof/>
        </w:rPr>
        <w:fldChar w:fldCharType="separate"/>
      </w:r>
      <w:r>
        <w:rPr>
          <w:noProof/>
        </w:rPr>
        <w:t>65</w:t>
      </w:r>
      <w:r>
        <w:rPr>
          <w:noProof/>
        </w:rPr>
        <w:fldChar w:fldCharType="end"/>
      </w:r>
    </w:p>
    <w:p w14:paraId="33FED698" w14:textId="77777777" w:rsidR="00305326" w:rsidRDefault="00305326">
      <w:pPr>
        <w:pStyle w:val="33"/>
        <w:rPr>
          <w:rFonts w:asciiTheme="minorHAnsi" w:hAnsiTheme="minorHAnsi" w:cstheme="minorBidi"/>
          <w:noProof/>
          <w:kern w:val="2"/>
          <w:sz w:val="21"/>
          <w:szCs w:val="22"/>
          <w:lang w:val="en-US" w:eastAsia="zh-CN"/>
        </w:rPr>
      </w:pPr>
      <w:r>
        <w:rPr>
          <w:noProof/>
        </w:rPr>
        <w:t>5.32.2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_Toc136288331 \h </w:instrText>
      </w:r>
      <w:r>
        <w:rPr>
          <w:noProof/>
        </w:rPr>
      </w:r>
      <w:r>
        <w:rPr>
          <w:noProof/>
        </w:rPr>
        <w:fldChar w:fldCharType="separate"/>
      </w:r>
      <w:r>
        <w:rPr>
          <w:noProof/>
        </w:rPr>
        <w:t>65</w:t>
      </w:r>
      <w:r>
        <w:rPr>
          <w:noProof/>
        </w:rPr>
        <w:fldChar w:fldCharType="end"/>
      </w:r>
    </w:p>
    <w:p w14:paraId="527B5551" w14:textId="77777777" w:rsidR="00305326" w:rsidRDefault="00305326">
      <w:pPr>
        <w:pStyle w:val="42"/>
        <w:rPr>
          <w:rFonts w:asciiTheme="minorHAnsi" w:hAnsiTheme="minorHAnsi" w:cstheme="minorBidi"/>
          <w:noProof/>
          <w:kern w:val="2"/>
          <w:sz w:val="21"/>
          <w:szCs w:val="22"/>
          <w:lang w:val="en-US" w:eastAsia="zh-CN"/>
        </w:rPr>
      </w:pPr>
      <w:r>
        <w:rPr>
          <w:noProof/>
        </w:rPr>
        <w:t>5.32.2.1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_Toc136288332 \h </w:instrText>
      </w:r>
      <w:r>
        <w:rPr>
          <w:noProof/>
        </w:rPr>
      </w:r>
      <w:r>
        <w:rPr>
          <w:noProof/>
        </w:rPr>
        <w:fldChar w:fldCharType="separate"/>
      </w:r>
      <w:r>
        <w:rPr>
          <w:noProof/>
        </w:rPr>
        <w:t>65</w:t>
      </w:r>
      <w:r>
        <w:rPr>
          <w:noProof/>
        </w:rPr>
        <w:fldChar w:fldCharType="end"/>
      </w:r>
    </w:p>
    <w:p w14:paraId="6084E4EF" w14:textId="77777777" w:rsidR="00305326" w:rsidRDefault="00305326">
      <w:pPr>
        <w:pStyle w:val="42"/>
        <w:rPr>
          <w:rFonts w:asciiTheme="minorHAnsi" w:hAnsiTheme="minorHAnsi" w:cstheme="minorBidi"/>
          <w:noProof/>
          <w:kern w:val="2"/>
          <w:sz w:val="21"/>
          <w:szCs w:val="22"/>
          <w:lang w:val="en-US" w:eastAsia="zh-CN"/>
        </w:rPr>
      </w:pPr>
      <w:r>
        <w:rPr>
          <w:noProof/>
        </w:rPr>
        <w:t>5.32.2.2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_Toc136288333 \h </w:instrText>
      </w:r>
      <w:r>
        <w:rPr>
          <w:noProof/>
        </w:rPr>
      </w:r>
      <w:r>
        <w:rPr>
          <w:noProof/>
        </w:rPr>
        <w:fldChar w:fldCharType="separate"/>
      </w:r>
      <w:r>
        <w:rPr>
          <w:noProof/>
        </w:rPr>
        <w:t>65</w:t>
      </w:r>
      <w:r>
        <w:rPr>
          <w:noProof/>
        </w:rPr>
        <w:fldChar w:fldCharType="end"/>
      </w:r>
    </w:p>
    <w:p w14:paraId="654F7CDD" w14:textId="77777777" w:rsidR="00305326" w:rsidRDefault="00305326">
      <w:pPr>
        <w:pStyle w:val="22"/>
        <w:rPr>
          <w:rFonts w:asciiTheme="minorHAnsi" w:hAnsiTheme="minorHAnsi" w:cstheme="minorBidi"/>
          <w:noProof/>
          <w:kern w:val="2"/>
          <w:sz w:val="21"/>
          <w:szCs w:val="22"/>
          <w:lang w:val="en-US" w:eastAsia="zh-CN"/>
        </w:rPr>
      </w:pPr>
      <w:r>
        <w:rPr>
          <w:noProof/>
        </w:rPr>
        <w:t>5.</w:t>
      </w:r>
      <w:r>
        <w:rPr>
          <w:noProof/>
          <w:lang w:eastAsia="zh-CN"/>
        </w:rPr>
        <w:t>33</w:t>
      </w:r>
      <w:r>
        <w:rPr>
          <w:rFonts w:asciiTheme="minorHAnsi" w:hAnsiTheme="minorHAnsi" w:cstheme="minorBidi"/>
          <w:noProof/>
          <w:kern w:val="2"/>
          <w:sz w:val="21"/>
          <w:szCs w:val="22"/>
          <w:lang w:val="en-US" w:eastAsia="zh-CN"/>
        </w:rPr>
        <w:tab/>
      </w:r>
      <w:r>
        <w:rPr>
          <w:noProof/>
        </w:rPr>
        <w:t>CA_n</w:t>
      </w:r>
      <w:r>
        <w:rPr>
          <w:noProof/>
          <w:lang w:eastAsia="zh-TW"/>
        </w:rPr>
        <w:t>1</w:t>
      </w:r>
      <w:r>
        <w:rPr>
          <w:noProof/>
        </w:rPr>
        <w:t>-n</w:t>
      </w:r>
      <w:r>
        <w:rPr>
          <w:noProof/>
          <w:lang w:eastAsia="zh-TW"/>
        </w:rPr>
        <w:t>3</w:t>
      </w:r>
      <w:r>
        <w:rPr>
          <w:noProof/>
        </w:rPr>
        <w:t>-n</w:t>
      </w:r>
      <w:r>
        <w:rPr>
          <w:noProof/>
          <w:lang w:eastAsia="zh-TW"/>
        </w:rPr>
        <w:t>8</w:t>
      </w:r>
      <w:r>
        <w:rPr>
          <w:noProof/>
        </w:rPr>
        <w:tab/>
      </w:r>
      <w:r>
        <w:rPr>
          <w:noProof/>
        </w:rPr>
        <w:fldChar w:fldCharType="begin"/>
      </w:r>
      <w:r>
        <w:rPr>
          <w:noProof/>
        </w:rPr>
        <w:instrText xml:space="preserve"> PAGEREF _Toc136288334 \h </w:instrText>
      </w:r>
      <w:r>
        <w:rPr>
          <w:noProof/>
        </w:rPr>
      </w:r>
      <w:r>
        <w:rPr>
          <w:noProof/>
        </w:rPr>
        <w:fldChar w:fldCharType="separate"/>
      </w:r>
      <w:r>
        <w:rPr>
          <w:noProof/>
        </w:rPr>
        <w:t>66</w:t>
      </w:r>
      <w:r>
        <w:rPr>
          <w:noProof/>
        </w:rPr>
        <w:fldChar w:fldCharType="end"/>
      </w:r>
    </w:p>
    <w:p w14:paraId="35761489" w14:textId="77777777" w:rsidR="00305326" w:rsidRDefault="00305326">
      <w:pPr>
        <w:pStyle w:val="33"/>
        <w:rPr>
          <w:rFonts w:asciiTheme="minorHAnsi" w:hAnsiTheme="minorHAnsi" w:cstheme="minorBidi"/>
          <w:noProof/>
          <w:kern w:val="2"/>
          <w:sz w:val="21"/>
          <w:szCs w:val="22"/>
          <w:lang w:val="en-US" w:eastAsia="zh-CN"/>
        </w:rPr>
      </w:pPr>
      <w:r>
        <w:rPr>
          <w:noProof/>
        </w:rPr>
        <w:t>5.33.1</w:t>
      </w:r>
      <w:r>
        <w:rPr>
          <w:rFonts w:asciiTheme="minorHAnsi" w:hAnsiTheme="minorHAnsi" w:cstheme="minorBidi"/>
          <w:noProof/>
          <w:kern w:val="2"/>
          <w:sz w:val="21"/>
          <w:szCs w:val="22"/>
          <w:lang w:val="en-US" w:eastAsia="zh-CN"/>
        </w:rPr>
        <w:tab/>
      </w:r>
      <w:r w:rsidRPr="00BA6DE6">
        <w:rPr>
          <w:rFonts w:cs="Arial"/>
          <w:noProof/>
          <w:lang w:val="en-US" w:eastAsia="zh-CN"/>
        </w:rPr>
        <w:t>Common for 1 band UL and 2 bands UL CA</w:t>
      </w:r>
      <w:r>
        <w:rPr>
          <w:noProof/>
        </w:rPr>
        <w:tab/>
      </w:r>
      <w:r>
        <w:rPr>
          <w:noProof/>
        </w:rPr>
        <w:fldChar w:fldCharType="begin"/>
      </w:r>
      <w:r>
        <w:rPr>
          <w:noProof/>
        </w:rPr>
        <w:instrText xml:space="preserve"> PAGEREF _Toc136288335 \h </w:instrText>
      </w:r>
      <w:r>
        <w:rPr>
          <w:noProof/>
        </w:rPr>
      </w:r>
      <w:r>
        <w:rPr>
          <w:noProof/>
        </w:rPr>
        <w:fldChar w:fldCharType="separate"/>
      </w:r>
      <w:r>
        <w:rPr>
          <w:noProof/>
        </w:rPr>
        <w:t>66</w:t>
      </w:r>
      <w:r>
        <w:rPr>
          <w:noProof/>
        </w:rPr>
        <w:fldChar w:fldCharType="end"/>
      </w:r>
    </w:p>
    <w:p w14:paraId="0DFE94FA" w14:textId="77777777" w:rsidR="00305326" w:rsidRDefault="00305326">
      <w:pPr>
        <w:pStyle w:val="42"/>
        <w:rPr>
          <w:rFonts w:asciiTheme="minorHAnsi" w:hAnsiTheme="minorHAnsi" w:cstheme="minorBidi"/>
          <w:noProof/>
          <w:kern w:val="2"/>
          <w:sz w:val="21"/>
          <w:szCs w:val="22"/>
          <w:lang w:val="en-US" w:eastAsia="zh-CN"/>
        </w:rPr>
      </w:pPr>
      <w:r>
        <w:rPr>
          <w:noProof/>
        </w:rPr>
        <w:t>5.33.1.1</w:t>
      </w:r>
      <w:r>
        <w:rPr>
          <w:rFonts w:asciiTheme="minorHAnsi" w:hAnsiTheme="minorHAnsi" w:cstheme="minorBidi"/>
          <w:noProof/>
          <w:kern w:val="2"/>
          <w:sz w:val="21"/>
          <w:szCs w:val="22"/>
          <w:lang w:val="en-US" w:eastAsia="zh-CN"/>
        </w:rPr>
        <w:tab/>
      </w:r>
      <w:r w:rsidRPr="00BA6DE6">
        <w:rPr>
          <w:rFonts w:cs="Arial"/>
          <w:noProof/>
          <w:lang w:eastAsia="zh-CN"/>
        </w:rPr>
        <w:t>Operating bands for CA</w:t>
      </w:r>
      <w:r>
        <w:rPr>
          <w:noProof/>
        </w:rPr>
        <w:tab/>
      </w:r>
      <w:r>
        <w:rPr>
          <w:noProof/>
        </w:rPr>
        <w:fldChar w:fldCharType="begin"/>
      </w:r>
      <w:r>
        <w:rPr>
          <w:noProof/>
        </w:rPr>
        <w:instrText xml:space="preserve"> PAGEREF _Toc136288336 \h </w:instrText>
      </w:r>
      <w:r>
        <w:rPr>
          <w:noProof/>
        </w:rPr>
      </w:r>
      <w:r>
        <w:rPr>
          <w:noProof/>
        </w:rPr>
        <w:fldChar w:fldCharType="separate"/>
      </w:r>
      <w:r>
        <w:rPr>
          <w:noProof/>
        </w:rPr>
        <w:t>66</w:t>
      </w:r>
      <w:r>
        <w:rPr>
          <w:noProof/>
        </w:rPr>
        <w:fldChar w:fldCharType="end"/>
      </w:r>
    </w:p>
    <w:p w14:paraId="7AA6000D" w14:textId="77777777" w:rsidR="00305326" w:rsidRDefault="00305326">
      <w:pPr>
        <w:pStyle w:val="42"/>
        <w:rPr>
          <w:rFonts w:asciiTheme="minorHAnsi" w:hAnsiTheme="minorHAnsi" w:cstheme="minorBidi"/>
          <w:noProof/>
          <w:kern w:val="2"/>
          <w:sz w:val="21"/>
          <w:szCs w:val="22"/>
          <w:lang w:val="en-US" w:eastAsia="zh-CN"/>
        </w:rPr>
      </w:pPr>
      <w:r>
        <w:rPr>
          <w:noProof/>
        </w:rPr>
        <w:t>5.33.1.2</w:t>
      </w:r>
      <w:r>
        <w:rPr>
          <w:rFonts w:asciiTheme="minorHAnsi" w:hAnsiTheme="minorHAnsi" w:cstheme="minorBidi"/>
          <w:noProof/>
          <w:kern w:val="2"/>
          <w:sz w:val="21"/>
          <w:szCs w:val="22"/>
          <w:lang w:val="en-US" w:eastAsia="zh-CN"/>
        </w:rPr>
        <w:tab/>
      </w:r>
      <w:r w:rsidRPr="00BA6DE6">
        <w:rPr>
          <w:rFonts w:cs="Arial"/>
          <w:noProof/>
          <w:lang w:eastAsia="zh-CN"/>
        </w:rPr>
        <w:t>Channel bandwidths per operating band for CA</w:t>
      </w:r>
      <w:r>
        <w:rPr>
          <w:noProof/>
        </w:rPr>
        <w:tab/>
      </w:r>
      <w:r>
        <w:rPr>
          <w:noProof/>
        </w:rPr>
        <w:fldChar w:fldCharType="begin"/>
      </w:r>
      <w:r>
        <w:rPr>
          <w:noProof/>
        </w:rPr>
        <w:instrText xml:space="preserve"> PAGEREF _Toc136288337 \h </w:instrText>
      </w:r>
      <w:r>
        <w:rPr>
          <w:noProof/>
        </w:rPr>
      </w:r>
      <w:r>
        <w:rPr>
          <w:noProof/>
        </w:rPr>
        <w:fldChar w:fldCharType="separate"/>
      </w:r>
      <w:r>
        <w:rPr>
          <w:noProof/>
        </w:rPr>
        <w:t>66</w:t>
      </w:r>
      <w:r>
        <w:rPr>
          <w:noProof/>
        </w:rPr>
        <w:fldChar w:fldCharType="end"/>
      </w:r>
    </w:p>
    <w:p w14:paraId="4D5CECA1" w14:textId="77777777" w:rsidR="00305326" w:rsidRDefault="00305326">
      <w:pPr>
        <w:pStyle w:val="42"/>
        <w:rPr>
          <w:rFonts w:asciiTheme="minorHAnsi" w:hAnsiTheme="minorHAnsi" w:cstheme="minorBidi"/>
          <w:noProof/>
          <w:kern w:val="2"/>
          <w:sz w:val="21"/>
          <w:szCs w:val="22"/>
          <w:lang w:val="en-US" w:eastAsia="zh-CN"/>
        </w:rPr>
      </w:pPr>
      <w:r>
        <w:rPr>
          <w:noProof/>
        </w:rPr>
        <w:t>5.33.1.3</w:t>
      </w:r>
      <w:r>
        <w:rPr>
          <w:rFonts w:asciiTheme="minorHAnsi" w:hAnsiTheme="minorHAnsi" w:cstheme="minorBidi"/>
          <w:noProof/>
          <w:kern w:val="2"/>
          <w:sz w:val="21"/>
          <w:szCs w:val="22"/>
          <w:lang w:val="en-US" w:eastAsia="zh-CN"/>
        </w:rPr>
        <w:tab/>
      </w:r>
      <w:r w:rsidRPr="00BA6DE6">
        <w:rPr>
          <w:rFonts w:cs="Arial"/>
          <w:noProof/>
          <w:lang w:val="en-US" w:eastAsia="zh-CN"/>
        </w:rPr>
        <w:t>∆T</w:t>
      </w:r>
      <w:r w:rsidRPr="00BA6DE6">
        <w:rPr>
          <w:rFonts w:cs="Arial"/>
          <w:noProof/>
          <w:vertAlign w:val="subscript"/>
          <w:lang w:val="en-US" w:eastAsia="zh-CN"/>
        </w:rPr>
        <w:t>IB,c</w:t>
      </w:r>
      <w:r w:rsidRPr="00BA6DE6">
        <w:rPr>
          <w:rFonts w:cs="Arial"/>
          <w:noProof/>
          <w:lang w:val="en-US" w:eastAsia="zh-CN"/>
        </w:rPr>
        <w:t xml:space="preserve"> and ∆R</w:t>
      </w:r>
      <w:r w:rsidRPr="00BA6DE6">
        <w:rPr>
          <w:rFonts w:cs="Arial"/>
          <w:noProof/>
          <w:vertAlign w:val="subscript"/>
          <w:lang w:val="en-US" w:eastAsia="zh-CN"/>
        </w:rPr>
        <w:t>IB,c</w:t>
      </w:r>
      <w:r w:rsidRPr="00BA6DE6">
        <w:rPr>
          <w:rFonts w:cs="Arial"/>
          <w:noProof/>
          <w:lang w:val="en-US" w:eastAsia="zh-CN"/>
        </w:rPr>
        <w:t xml:space="preserve"> values</w:t>
      </w:r>
      <w:r>
        <w:rPr>
          <w:noProof/>
        </w:rPr>
        <w:tab/>
      </w:r>
      <w:r>
        <w:rPr>
          <w:noProof/>
        </w:rPr>
        <w:fldChar w:fldCharType="begin"/>
      </w:r>
      <w:r>
        <w:rPr>
          <w:noProof/>
        </w:rPr>
        <w:instrText xml:space="preserve"> PAGEREF _Toc136288338 \h </w:instrText>
      </w:r>
      <w:r>
        <w:rPr>
          <w:noProof/>
        </w:rPr>
      </w:r>
      <w:r>
        <w:rPr>
          <w:noProof/>
        </w:rPr>
        <w:fldChar w:fldCharType="separate"/>
      </w:r>
      <w:r>
        <w:rPr>
          <w:noProof/>
        </w:rPr>
        <w:t>66</w:t>
      </w:r>
      <w:r>
        <w:rPr>
          <w:noProof/>
        </w:rPr>
        <w:fldChar w:fldCharType="end"/>
      </w:r>
    </w:p>
    <w:p w14:paraId="00EECAB6" w14:textId="77777777" w:rsidR="00305326" w:rsidRDefault="00305326">
      <w:pPr>
        <w:pStyle w:val="33"/>
        <w:rPr>
          <w:rFonts w:asciiTheme="minorHAnsi" w:hAnsiTheme="minorHAnsi" w:cstheme="minorBidi"/>
          <w:noProof/>
          <w:kern w:val="2"/>
          <w:sz w:val="21"/>
          <w:szCs w:val="22"/>
          <w:lang w:val="en-US" w:eastAsia="zh-CN"/>
        </w:rPr>
      </w:pPr>
      <w:r>
        <w:rPr>
          <w:noProof/>
        </w:rPr>
        <w:t>5.33.2</w:t>
      </w:r>
      <w:r>
        <w:rPr>
          <w:rFonts w:asciiTheme="minorHAnsi" w:hAnsiTheme="minorHAnsi" w:cstheme="minorBidi"/>
          <w:noProof/>
          <w:kern w:val="2"/>
          <w:sz w:val="21"/>
          <w:szCs w:val="22"/>
          <w:lang w:val="en-US" w:eastAsia="zh-CN"/>
        </w:rPr>
        <w:tab/>
      </w:r>
      <w:r w:rsidRPr="00BA6DE6">
        <w:rPr>
          <w:rFonts w:cs="Arial"/>
          <w:noProof/>
          <w:lang w:eastAsia="zh-CN"/>
        </w:rPr>
        <w:t>Specific for 2 bands UL CA</w:t>
      </w:r>
      <w:r>
        <w:rPr>
          <w:noProof/>
        </w:rPr>
        <w:tab/>
      </w:r>
      <w:r>
        <w:rPr>
          <w:noProof/>
        </w:rPr>
        <w:fldChar w:fldCharType="begin"/>
      </w:r>
      <w:r>
        <w:rPr>
          <w:noProof/>
        </w:rPr>
        <w:instrText xml:space="preserve"> PAGEREF _Toc136288339 \h </w:instrText>
      </w:r>
      <w:r>
        <w:rPr>
          <w:noProof/>
        </w:rPr>
      </w:r>
      <w:r>
        <w:rPr>
          <w:noProof/>
        </w:rPr>
        <w:fldChar w:fldCharType="separate"/>
      </w:r>
      <w:r>
        <w:rPr>
          <w:noProof/>
        </w:rPr>
        <w:t>66</w:t>
      </w:r>
      <w:r>
        <w:rPr>
          <w:noProof/>
        </w:rPr>
        <w:fldChar w:fldCharType="end"/>
      </w:r>
    </w:p>
    <w:p w14:paraId="63E36302" w14:textId="77777777" w:rsidR="00305326" w:rsidRDefault="00305326">
      <w:pPr>
        <w:pStyle w:val="42"/>
        <w:rPr>
          <w:rFonts w:asciiTheme="minorHAnsi" w:hAnsiTheme="minorHAnsi" w:cstheme="minorBidi"/>
          <w:noProof/>
          <w:kern w:val="2"/>
          <w:sz w:val="21"/>
          <w:szCs w:val="22"/>
          <w:lang w:val="en-US" w:eastAsia="zh-CN"/>
        </w:rPr>
      </w:pPr>
      <w:r>
        <w:rPr>
          <w:noProof/>
        </w:rPr>
        <w:t>5.33.2.1</w:t>
      </w:r>
      <w:r>
        <w:rPr>
          <w:rFonts w:asciiTheme="minorHAnsi" w:hAnsiTheme="minorHAnsi" w:cstheme="minorBidi"/>
          <w:noProof/>
          <w:kern w:val="2"/>
          <w:sz w:val="21"/>
          <w:szCs w:val="22"/>
          <w:lang w:val="en-US" w:eastAsia="zh-CN"/>
        </w:rPr>
        <w:tab/>
      </w:r>
      <w:r w:rsidRPr="00BA6DE6">
        <w:rPr>
          <w:rFonts w:cs="Arial"/>
          <w:noProof/>
          <w:lang w:eastAsia="zh-CN"/>
        </w:rPr>
        <w:t>UE co-existence studies</w:t>
      </w:r>
      <w:r>
        <w:rPr>
          <w:noProof/>
        </w:rPr>
        <w:tab/>
      </w:r>
      <w:r>
        <w:rPr>
          <w:noProof/>
        </w:rPr>
        <w:fldChar w:fldCharType="begin"/>
      </w:r>
      <w:r>
        <w:rPr>
          <w:noProof/>
        </w:rPr>
        <w:instrText xml:space="preserve"> PAGEREF _Toc136288340 \h </w:instrText>
      </w:r>
      <w:r>
        <w:rPr>
          <w:noProof/>
        </w:rPr>
      </w:r>
      <w:r>
        <w:rPr>
          <w:noProof/>
        </w:rPr>
        <w:fldChar w:fldCharType="separate"/>
      </w:r>
      <w:r>
        <w:rPr>
          <w:noProof/>
        </w:rPr>
        <w:t>66</w:t>
      </w:r>
      <w:r>
        <w:rPr>
          <w:noProof/>
        </w:rPr>
        <w:fldChar w:fldCharType="end"/>
      </w:r>
    </w:p>
    <w:p w14:paraId="255A3B17" w14:textId="77777777" w:rsidR="00305326" w:rsidRDefault="00305326">
      <w:pPr>
        <w:pStyle w:val="42"/>
        <w:rPr>
          <w:rFonts w:asciiTheme="minorHAnsi" w:hAnsiTheme="minorHAnsi" w:cstheme="minorBidi"/>
          <w:noProof/>
          <w:kern w:val="2"/>
          <w:sz w:val="21"/>
          <w:szCs w:val="22"/>
          <w:lang w:val="en-US" w:eastAsia="zh-CN"/>
        </w:rPr>
      </w:pPr>
      <w:r>
        <w:rPr>
          <w:noProof/>
        </w:rPr>
        <w:t>5.33.2.2</w:t>
      </w:r>
      <w:r>
        <w:rPr>
          <w:rFonts w:asciiTheme="minorHAnsi" w:hAnsiTheme="minorHAnsi" w:cstheme="minorBidi"/>
          <w:noProof/>
          <w:kern w:val="2"/>
          <w:sz w:val="21"/>
          <w:szCs w:val="22"/>
          <w:lang w:val="en-US" w:eastAsia="zh-CN"/>
        </w:rPr>
        <w:tab/>
      </w:r>
      <w:r w:rsidRPr="00BA6DE6">
        <w:rPr>
          <w:rFonts w:cs="Arial"/>
          <w:noProof/>
          <w:lang w:val="en-US" w:eastAsia="zh-CN"/>
        </w:rPr>
        <w:t>REFSENS requirements</w:t>
      </w:r>
      <w:r>
        <w:rPr>
          <w:noProof/>
        </w:rPr>
        <w:tab/>
      </w:r>
      <w:r>
        <w:rPr>
          <w:noProof/>
        </w:rPr>
        <w:fldChar w:fldCharType="begin"/>
      </w:r>
      <w:r>
        <w:rPr>
          <w:noProof/>
        </w:rPr>
        <w:instrText xml:space="preserve"> PAGEREF _Toc136288341 \h </w:instrText>
      </w:r>
      <w:r>
        <w:rPr>
          <w:noProof/>
        </w:rPr>
      </w:r>
      <w:r>
        <w:rPr>
          <w:noProof/>
        </w:rPr>
        <w:fldChar w:fldCharType="separate"/>
      </w:r>
      <w:r>
        <w:rPr>
          <w:noProof/>
        </w:rPr>
        <w:t>66</w:t>
      </w:r>
      <w:r>
        <w:rPr>
          <w:noProof/>
        </w:rPr>
        <w:fldChar w:fldCharType="end"/>
      </w:r>
    </w:p>
    <w:p w14:paraId="1199ADDC" w14:textId="77777777" w:rsidR="00305326" w:rsidRDefault="00305326">
      <w:pPr>
        <w:pStyle w:val="22"/>
        <w:rPr>
          <w:rFonts w:asciiTheme="minorHAnsi" w:hAnsiTheme="minorHAnsi" w:cstheme="minorBidi"/>
          <w:noProof/>
          <w:kern w:val="2"/>
          <w:sz w:val="21"/>
          <w:szCs w:val="22"/>
          <w:lang w:val="en-US" w:eastAsia="zh-CN"/>
        </w:rPr>
      </w:pPr>
      <w:r>
        <w:rPr>
          <w:noProof/>
        </w:rPr>
        <w:t>5.34</w:t>
      </w:r>
      <w:r>
        <w:rPr>
          <w:rFonts w:asciiTheme="minorHAnsi" w:hAnsiTheme="minorHAnsi" w:cstheme="minorBidi"/>
          <w:noProof/>
          <w:kern w:val="2"/>
          <w:sz w:val="21"/>
          <w:szCs w:val="22"/>
          <w:lang w:val="en-US" w:eastAsia="zh-CN"/>
        </w:rPr>
        <w:tab/>
      </w:r>
      <w:r>
        <w:rPr>
          <w:noProof/>
        </w:rPr>
        <w:t>CA_n3-n67-n78</w:t>
      </w:r>
      <w:r>
        <w:rPr>
          <w:noProof/>
        </w:rPr>
        <w:tab/>
      </w:r>
      <w:r>
        <w:rPr>
          <w:noProof/>
        </w:rPr>
        <w:fldChar w:fldCharType="begin"/>
      </w:r>
      <w:r>
        <w:rPr>
          <w:noProof/>
        </w:rPr>
        <w:instrText xml:space="preserve"> PAGEREF _Toc136288342 \h </w:instrText>
      </w:r>
      <w:r>
        <w:rPr>
          <w:noProof/>
        </w:rPr>
      </w:r>
      <w:r>
        <w:rPr>
          <w:noProof/>
        </w:rPr>
        <w:fldChar w:fldCharType="separate"/>
      </w:r>
      <w:r>
        <w:rPr>
          <w:noProof/>
        </w:rPr>
        <w:t>66</w:t>
      </w:r>
      <w:r>
        <w:rPr>
          <w:noProof/>
        </w:rPr>
        <w:fldChar w:fldCharType="end"/>
      </w:r>
    </w:p>
    <w:p w14:paraId="4FAF95DB" w14:textId="77777777" w:rsidR="00305326" w:rsidRDefault="00305326">
      <w:pPr>
        <w:pStyle w:val="33"/>
        <w:rPr>
          <w:rFonts w:asciiTheme="minorHAnsi" w:hAnsiTheme="minorHAnsi" w:cstheme="minorBidi"/>
          <w:noProof/>
          <w:kern w:val="2"/>
          <w:sz w:val="21"/>
          <w:szCs w:val="22"/>
          <w:lang w:val="en-US" w:eastAsia="zh-CN"/>
        </w:rPr>
      </w:pPr>
      <w:r>
        <w:rPr>
          <w:noProof/>
        </w:rPr>
        <w:t>5.34.1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_Toc136288343 \h </w:instrText>
      </w:r>
      <w:r>
        <w:rPr>
          <w:noProof/>
        </w:rPr>
      </w:r>
      <w:r>
        <w:rPr>
          <w:noProof/>
        </w:rPr>
        <w:fldChar w:fldCharType="separate"/>
      </w:r>
      <w:r>
        <w:rPr>
          <w:noProof/>
        </w:rPr>
        <w:t>66</w:t>
      </w:r>
      <w:r>
        <w:rPr>
          <w:noProof/>
        </w:rPr>
        <w:fldChar w:fldCharType="end"/>
      </w:r>
    </w:p>
    <w:p w14:paraId="1E14D099" w14:textId="77777777" w:rsidR="00305326" w:rsidRDefault="00305326">
      <w:pPr>
        <w:pStyle w:val="42"/>
        <w:rPr>
          <w:rFonts w:asciiTheme="minorHAnsi" w:hAnsiTheme="minorHAnsi" w:cstheme="minorBidi"/>
          <w:noProof/>
          <w:kern w:val="2"/>
          <w:sz w:val="21"/>
          <w:szCs w:val="22"/>
          <w:lang w:val="en-US" w:eastAsia="zh-CN"/>
        </w:rPr>
      </w:pPr>
      <w:r>
        <w:rPr>
          <w:noProof/>
        </w:rPr>
        <w:t>5.34.1.1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_Toc136288344 \h </w:instrText>
      </w:r>
      <w:r>
        <w:rPr>
          <w:noProof/>
        </w:rPr>
      </w:r>
      <w:r>
        <w:rPr>
          <w:noProof/>
        </w:rPr>
        <w:fldChar w:fldCharType="separate"/>
      </w:r>
      <w:r>
        <w:rPr>
          <w:noProof/>
        </w:rPr>
        <w:t>66</w:t>
      </w:r>
      <w:r>
        <w:rPr>
          <w:noProof/>
        </w:rPr>
        <w:fldChar w:fldCharType="end"/>
      </w:r>
    </w:p>
    <w:p w14:paraId="1F932F7D" w14:textId="77777777" w:rsidR="00305326" w:rsidRDefault="00305326">
      <w:pPr>
        <w:pStyle w:val="42"/>
        <w:rPr>
          <w:rFonts w:asciiTheme="minorHAnsi" w:hAnsiTheme="minorHAnsi" w:cstheme="minorBidi"/>
          <w:noProof/>
          <w:kern w:val="2"/>
          <w:sz w:val="21"/>
          <w:szCs w:val="22"/>
          <w:lang w:val="en-US" w:eastAsia="zh-CN"/>
        </w:rPr>
      </w:pPr>
      <w:r>
        <w:rPr>
          <w:noProof/>
        </w:rPr>
        <w:t>5.34.1.2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_Toc136288345 \h </w:instrText>
      </w:r>
      <w:r>
        <w:rPr>
          <w:noProof/>
        </w:rPr>
      </w:r>
      <w:r>
        <w:rPr>
          <w:noProof/>
        </w:rPr>
        <w:fldChar w:fldCharType="separate"/>
      </w:r>
      <w:r>
        <w:rPr>
          <w:noProof/>
        </w:rPr>
        <w:t>67</w:t>
      </w:r>
      <w:r>
        <w:rPr>
          <w:noProof/>
        </w:rPr>
        <w:fldChar w:fldCharType="end"/>
      </w:r>
    </w:p>
    <w:p w14:paraId="6C9180D6" w14:textId="77777777" w:rsidR="00305326" w:rsidRDefault="00305326">
      <w:pPr>
        <w:pStyle w:val="42"/>
        <w:rPr>
          <w:rFonts w:asciiTheme="minorHAnsi" w:hAnsiTheme="minorHAnsi" w:cstheme="minorBidi"/>
          <w:noProof/>
          <w:kern w:val="2"/>
          <w:sz w:val="21"/>
          <w:szCs w:val="22"/>
          <w:lang w:val="en-US" w:eastAsia="zh-CN"/>
        </w:rPr>
      </w:pPr>
      <w:r>
        <w:rPr>
          <w:noProof/>
        </w:rPr>
        <w:t>5.34.1.3</w:t>
      </w:r>
      <w:r>
        <w:rPr>
          <w:rFonts w:asciiTheme="minorHAnsi" w:hAnsiTheme="minorHAnsi" w:cstheme="minorBidi"/>
          <w:noProof/>
          <w:kern w:val="2"/>
          <w:sz w:val="21"/>
          <w:szCs w:val="22"/>
          <w:lang w:val="en-US" w:eastAsia="zh-CN"/>
        </w:rPr>
        <w:tab/>
      </w:r>
      <w:r>
        <w:rPr>
          <w:noProof/>
        </w:rPr>
        <w:t>∆T</w:t>
      </w:r>
      <w:r w:rsidRPr="00BA6DE6">
        <w:rPr>
          <w:noProof/>
          <w:vertAlign w:val="subscript"/>
        </w:rPr>
        <w:t>IB,c</w:t>
      </w:r>
      <w:r>
        <w:rPr>
          <w:noProof/>
        </w:rPr>
        <w:t xml:space="preserve"> and ∆R</w:t>
      </w:r>
      <w:r w:rsidRPr="00BA6DE6">
        <w:rPr>
          <w:noProof/>
          <w:vertAlign w:val="subscript"/>
        </w:rPr>
        <w:t>IB,c</w:t>
      </w:r>
      <w:r>
        <w:rPr>
          <w:noProof/>
        </w:rPr>
        <w:t xml:space="preserve"> values</w:t>
      </w:r>
      <w:r>
        <w:rPr>
          <w:noProof/>
        </w:rPr>
        <w:tab/>
      </w:r>
      <w:r>
        <w:rPr>
          <w:noProof/>
        </w:rPr>
        <w:fldChar w:fldCharType="begin"/>
      </w:r>
      <w:r>
        <w:rPr>
          <w:noProof/>
        </w:rPr>
        <w:instrText xml:space="preserve"> PAGEREF _Toc136288346 \h </w:instrText>
      </w:r>
      <w:r>
        <w:rPr>
          <w:noProof/>
        </w:rPr>
      </w:r>
      <w:r>
        <w:rPr>
          <w:noProof/>
        </w:rPr>
        <w:fldChar w:fldCharType="separate"/>
      </w:r>
      <w:r>
        <w:rPr>
          <w:noProof/>
        </w:rPr>
        <w:t>68</w:t>
      </w:r>
      <w:r>
        <w:rPr>
          <w:noProof/>
        </w:rPr>
        <w:fldChar w:fldCharType="end"/>
      </w:r>
    </w:p>
    <w:p w14:paraId="250874F3" w14:textId="77777777" w:rsidR="00305326" w:rsidRDefault="00305326">
      <w:pPr>
        <w:pStyle w:val="33"/>
        <w:rPr>
          <w:rFonts w:asciiTheme="minorHAnsi" w:hAnsiTheme="minorHAnsi" w:cstheme="minorBidi"/>
          <w:noProof/>
          <w:kern w:val="2"/>
          <w:sz w:val="21"/>
          <w:szCs w:val="22"/>
          <w:lang w:val="en-US" w:eastAsia="zh-CN"/>
        </w:rPr>
      </w:pPr>
      <w:r>
        <w:rPr>
          <w:noProof/>
        </w:rPr>
        <w:t>5.34.2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_Toc136288347 \h </w:instrText>
      </w:r>
      <w:r>
        <w:rPr>
          <w:noProof/>
        </w:rPr>
      </w:r>
      <w:r>
        <w:rPr>
          <w:noProof/>
        </w:rPr>
        <w:fldChar w:fldCharType="separate"/>
      </w:r>
      <w:r>
        <w:rPr>
          <w:noProof/>
        </w:rPr>
        <w:t>68</w:t>
      </w:r>
      <w:r>
        <w:rPr>
          <w:noProof/>
        </w:rPr>
        <w:fldChar w:fldCharType="end"/>
      </w:r>
    </w:p>
    <w:p w14:paraId="507B54A2" w14:textId="77777777" w:rsidR="00305326" w:rsidRDefault="00305326">
      <w:pPr>
        <w:pStyle w:val="42"/>
        <w:rPr>
          <w:rFonts w:asciiTheme="minorHAnsi" w:hAnsiTheme="minorHAnsi" w:cstheme="minorBidi"/>
          <w:noProof/>
          <w:kern w:val="2"/>
          <w:sz w:val="21"/>
          <w:szCs w:val="22"/>
          <w:lang w:val="en-US" w:eastAsia="zh-CN"/>
        </w:rPr>
      </w:pPr>
      <w:r>
        <w:rPr>
          <w:noProof/>
        </w:rPr>
        <w:lastRenderedPageBreak/>
        <w:t>5.34.2.1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_Toc136288348 \h </w:instrText>
      </w:r>
      <w:r>
        <w:rPr>
          <w:noProof/>
        </w:rPr>
      </w:r>
      <w:r>
        <w:rPr>
          <w:noProof/>
        </w:rPr>
        <w:fldChar w:fldCharType="separate"/>
      </w:r>
      <w:r>
        <w:rPr>
          <w:noProof/>
        </w:rPr>
        <w:t>68</w:t>
      </w:r>
      <w:r>
        <w:rPr>
          <w:noProof/>
        </w:rPr>
        <w:fldChar w:fldCharType="end"/>
      </w:r>
    </w:p>
    <w:p w14:paraId="266ABA32" w14:textId="77777777" w:rsidR="00305326" w:rsidRDefault="00305326">
      <w:pPr>
        <w:pStyle w:val="42"/>
        <w:rPr>
          <w:rFonts w:asciiTheme="minorHAnsi" w:hAnsiTheme="minorHAnsi" w:cstheme="minorBidi"/>
          <w:noProof/>
          <w:kern w:val="2"/>
          <w:sz w:val="21"/>
          <w:szCs w:val="22"/>
          <w:lang w:val="en-US" w:eastAsia="zh-CN"/>
        </w:rPr>
      </w:pPr>
      <w:r>
        <w:rPr>
          <w:noProof/>
        </w:rPr>
        <w:t>5.34.2.2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_Toc136288349 \h </w:instrText>
      </w:r>
      <w:r>
        <w:rPr>
          <w:noProof/>
        </w:rPr>
      </w:r>
      <w:r>
        <w:rPr>
          <w:noProof/>
        </w:rPr>
        <w:fldChar w:fldCharType="separate"/>
      </w:r>
      <w:r>
        <w:rPr>
          <w:noProof/>
        </w:rPr>
        <w:t>68</w:t>
      </w:r>
      <w:r>
        <w:rPr>
          <w:noProof/>
        </w:rPr>
        <w:fldChar w:fldCharType="end"/>
      </w:r>
    </w:p>
    <w:p w14:paraId="6775E6DB" w14:textId="77777777" w:rsidR="00305326" w:rsidRDefault="00305326">
      <w:pPr>
        <w:pStyle w:val="22"/>
        <w:rPr>
          <w:rFonts w:asciiTheme="minorHAnsi" w:hAnsiTheme="minorHAnsi" w:cstheme="minorBidi"/>
          <w:noProof/>
          <w:kern w:val="2"/>
          <w:sz w:val="21"/>
          <w:szCs w:val="22"/>
          <w:lang w:val="en-US" w:eastAsia="zh-CN"/>
        </w:rPr>
      </w:pPr>
      <w:r>
        <w:rPr>
          <w:noProof/>
        </w:rPr>
        <w:t>5.35</w:t>
      </w:r>
      <w:r>
        <w:rPr>
          <w:rFonts w:asciiTheme="minorHAnsi" w:hAnsiTheme="minorHAnsi" w:cstheme="minorBidi"/>
          <w:noProof/>
          <w:kern w:val="2"/>
          <w:sz w:val="21"/>
          <w:szCs w:val="22"/>
          <w:lang w:val="en-US" w:eastAsia="zh-CN"/>
        </w:rPr>
        <w:tab/>
      </w:r>
      <w:r>
        <w:rPr>
          <w:noProof/>
        </w:rPr>
        <w:t>CA_n3-n20-n28</w:t>
      </w:r>
      <w:r>
        <w:rPr>
          <w:noProof/>
        </w:rPr>
        <w:tab/>
      </w:r>
      <w:r>
        <w:rPr>
          <w:noProof/>
        </w:rPr>
        <w:fldChar w:fldCharType="begin"/>
      </w:r>
      <w:r>
        <w:rPr>
          <w:noProof/>
        </w:rPr>
        <w:instrText xml:space="preserve"> PAGEREF _Toc136288350 \h </w:instrText>
      </w:r>
      <w:r>
        <w:rPr>
          <w:noProof/>
        </w:rPr>
      </w:r>
      <w:r>
        <w:rPr>
          <w:noProof/>
        </w:rPr>
        <w:fldChar w:fldCharType="separate"/>
      </w:r>
      <w:r>
        <w:rPr>
          <w:noProof/>
        </w:rPr>
        <w:t>69</w:t>
      </w:r>
      <w:r>
        <w:rPr>
          <w:noProof/>
        </w:rPr>
        <w:fldChar w:fldCharType="end"/>
      </w:r>
    </w:p>
    <w:p w14:paraId="31263F78" w14:textId="77777777" w:rsidR="00305326" w:rsidRDefault="00305326">
      <w:pPr>
        <w:pStyle w:val="33"/>
        <w:rPr>
          <w:rFonts w:asciiTheme="minorHAnsi" w:hAnsiTheme="minorHAnsi" w:cstheme="minorBidi"/>
          <w:noProof/>
          <w:kern w:val="2"/>
          <w:sz w:val="21"/>
          <w:szCs w:val="22"/>
          <w:lang w:val="en-US" w:eastAsia="zh-CN"/>
        </w:rPr>
      </w:pPr>
      <w:r>
        <w:rPr>
          <w:noProof/>
        </w:rPr>
        <w:t>5.35.1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_Toc136288351 \h </w:instrText>
      </w:r>
      <w:r>
        <w:rPr>
          <w:noProof/>
        </w:rPr>
      </w:r>
      <w:r>
        <w:rPr>
          <w:noProof/>
        </w:rPr>
        <w:fldChar w:fldCharType="separate"/>
      </w:r>
      <w:r>
        <w:rPr>
          <w:noProof/>
        </w:rPr>
        <w:t>69</w:t>
      </w:r>
      <w:r>
        <w:rPr>
          <w:noProof/>
        </w:rPr>
        <w:fldChar w:fldCharType="end"/>
      </w:r>
    </w:p>
    <w:p w14:paraId="235DA541" w14:textId="77777777" w:rsidR="00305326" w:rsidRDefault="00305326">
      <w:pPr>
        <w:pStyle w:val="42"/>
        <w:rPr>
          <w:rFonts w:asciiTheme="minorHAnsi" w:hAnsiTheme="minorHAnsi" w:cstheme="minorBidi"/>
          <w:noProof/>
          <w:kern w:val="2"/>
          <w:sz w:val="21"/>
          <w:szCs w:val="22"/>
          <w:lang w:val="en-US" w:eastAsia="zh-CN"/>
        </w:rPr>
      </w:pPr>
      <w:r>
        <w:rPr>
          <w:noProof/>
        </w:rPr>
        <w:t>5.35.1.1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_Toc136288352 \h </w:instrText>
      </w:r>
      <w:r>
        <w:rPr>
          <w:noProof/>
        </w:rPr>
      </w:r>
      <w:r>
        <w:rPr>
          <w:noProof/>
        </w:rPr>
        <w:fldChar w:fldCharType="separate"/>
      </w:r>
      <w:r>
        <w:rPr>
          <w:noProof/>
        </w:rPr>
        <w:t>69</w:t>
      </w:r>
      <w:r>
        <w:rPr>
          <w:noProof/>
        </w:rPr>
        <w:fldChar w:fldCharType="end"/>
      </w:r>
    </w:p>
    <w:p w14:paraId="5A996D1A" w14:textId="77777777" w:rsidR="00305326" w:rsidRDefault="00305326">
      <w:pPr>
        <w:pStyle w:val="42"/>
        <w:rPr>
          <w:rFonts w:asciiTheme="minorHAnsi" w:hAnsiTheme="minorHAnsi" w:cstheme="minorBidi"/>
          <w:noProof/>
          <w:kern w:val="2"/>
          <w:sz w:val="21"/>
          <w:szCs w:val="22"/>
          <w:lang w:val="en-US" w:eastAsia="zh-CN"/>
        </w:rPr>
      </w:pPr>
      <w:r>
        <w:rPr>
          <w:noProof/>
        </w:rPr>
        <w:t>5.35.1.2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_Toc136288353 \h </w:instrText>
      </w:r>
      <w:r>
        <w:rPr>
          <w:noProof/>
        </w:rPr>
      </w:r>
      <w:r>
        <w:rPr>
          <w:noProof/>
        </w:rPr>
        <w:fldChar w:fldCharType="separate"/>
      </w:r>
      <w:r>
        <w:rPr>
          <w:noProof/>
        </w:rPr>
        <w:t>69</w:t>
      </w:r>
      <w:r>
        <w:rPr>
          <w:noProof/>
        </w:rPr>
        <w:fldChar w:fldCharType="end"/>
      </w:r>
    </w:p>
    <w:p w14:paraId="4AFB6B04" w14:textId="77777777" w:rsidR="00305326" w:rsidRDefault="00305326">
      <w:pPr>
        <w:pStyle w:val="42"/>
        <w:rPr>
          <w:rFonts w:asciiTheme="minorHAnsi" w:hAnsiTheme="minorHAnsi" w:cstheme="minorBidi"/>
          <w:noProof/>
          <w:kern w:val="2"/>
          <w:sz w:val="21"/>
          <w:szCs w:val="22"/>
          <w:lang w:val="en-US" w:eastAsia="zh-CN"/>
        </w:rPr>
      </w:pPr>
      <w:r>
        <w:rPr>
          <w:noProof/>
        </w:rPr>
        <w:t>5.35.1.3</w:t>
      </w:r>
      <w:r>
        <w:rPr>
          <w:rFonts w:asciiTheme="minorHAnsi" w:hAnsiTheme="minorHAnsi" w:cstheme="minorBidi"/>
          <w:noProof/>
          <w:kern w:val="2"/>
          <w:sz w:val="21"/>
          <w:szCs w:val="22"/>
          <w:lang w:val="en-US" w:eastAsia="zh-CN"/>
        </w:rPr>
        <w:tab/>
      </w:r>
      <w:r>
        <w:rPr>
          <w:noProof/>
        </w:rPr>
        <w:t>∆T</w:t>
      </w:r>
      <w:r w:rsidRPr="00BA6DE6">
        <w:rPr>
          <w:noProof/>
          <w:vertAlign w:val="subscript"/>
        </w:rPr>
        <w:t>IB,c</w:t>
      </w:r>
      <w:r>
        <w:rPr>
          <w:noProof/>
        </w:rPr>
        <w:t xml:space="preserve"> and ∆R</w:t>
      </w:r>
      <w:r w:rsidRPr="00BA6DE6">
        <w:rPr>
          <w:noProof/>
          <w:vertAlign w:val="subscript"/>
        </w:rPr>
        <w:t>IB,c</w:t>
      </w:r>
      <w:r>
        <w:rPr>
          <w:noProof/>
        </w:rPr>
        <w:t xml:space="preserve"> values</w:t>
      </w:r>
      <w:r>
        <w:rPr>
          <w:noProof/>
        </w:rPr>
        <w:tab/>
      </w:r>
      <w:r>
        <w:rPr>
          <w:noProof/>
        </w:rPr>
        <w:fldChar w:fldCharType="begin"/>
      </w:r>
      <w:r>
        <w:rPr>
          <w:noProof/>
        </w:rPr>
        <w:instrText xml:space="preserve"> PAGEREF _Toc136288354 \h </w:instrText>
      </w:r>
      <w:r>
        <w:rPr>
          <w:noProof/>
        </w:rPr>
      </w:r>
      <w:r>
        <w:rPr>
          <w:noProof/>
        </w:rPr>
        <w:fldChar w:fldCharType="separate"/>
      </w:r>
      <w:r>
        <w:rPr>
          <w:noProof/>
        </w:rPr>
        <w:t>70</w:t>
      </w:r>
      <w:r>
        <w:rPr>
          <w:noProof/>
        </w:rPr>
        <w:fldChar w:fldCharType="end"/>
      </w:r>
    </w:p>
    <w:p w14:paraId="2A4559DD" w14:textId="77777777" w:rsidR="00305326" w:rsidRDefault="00305326">
      <w:pPr>
        <w:pStyle w:val="33"/>
        <w:rPr>
          <w:rFonts w:asciiTheme="minorHAnsi" w:hAnsiTheme="minorHAnsi" w:cstheme="minorBidi"/>
          <w:noProof/>
          <w:kern w:val="2"/>
          <w:sz w:val="21"/>
          <w:szCs w:val="22"/>
          <w:lang w:val="en-US" w:eastAsia="zh-CN"/>
        </w:rPr>
      </w:pPr>
      <w:r>
        <w:rPr>
          <w:noProof/>
        </w:rPr>
        <w:t>5.35.2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_Toc136288355 \h </w:instrText>
      </w:r>
      <w:r>
        <w:rPr>
          <w:noProof/>
        </w:rPr>
      </w:r>
      <w:r>
        <w:rPr>
          <w:noProof/>
        </w:rPr>
        <w:fldChar w:fldCharType="separate"/>
      </w:r>
      <w:r>
        <w:rPr>
          <w:noProof/>
        </w:rPr>
        <w:t>70</w:t>
      </w:r>
      <w:r>
        <w:rPr>
          <w:noProof/>
        </w:rPr>
        <w:fldChar w:fldCharType="end"/>
      </w:r>
    </w:p>
    <w:p w14:paraId="41952BDB" w14:textId="77777777" w:rsidR="00305326" w:rsidRDefault="00305326">
      <w:pPr>
        <w:pStyle w:val="42"/>
        <w:rPr>
          <w:rFonts w:asciiTheme="minorHAnsi" w:hAnsiTheme="minorHAnsi" w:cstheme="minorBidi"/>
          <w:noProof/>
          <w:kern w:val="2"/>
          <w:sz w:val="21"/>
          <w:szCs w:val="22"/>
          <w:lang w:val="en-US" w:eastAsia="zh-CN"/>
        </w:rPr>
      </w:pPr>
      <w:r>
        <w:rPr>
          <w:noProof/>
        </w:rPr>
        <w:t>5.35.2.1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_Toc136288356 \h </w:instrText>
      </w:r>
      <w:r>
        <w:rPr>
          <w:noProof/>
        </w:rPr>
      </w:r>
      <w:r>
        <w:rPr>
          <w:noProof/>
        </w:rPr>
        <w:fldChar w:fldCharType="separate"/>
      </w:r>
      <w:r>
        <w:rPr>
          <w:noProof/>
        </w:rPr>
        <w:t>70</w:t>
      </w:r>
      <w:r>
        <w:rPr>
          <w:noProof/>
        </w:rPr>
        <w:fldChar w:fldCharType="end"/>
      </w:r>
    </w:p>
    <w:p w14:paraId="12C04FB8" w14:textId="77777777" w:rsidR="00305326" w:rsidRDefault="00305326">
      <w:pPr>
        <w:pStyle w:val="42"/>
        <w:rPr>
          <w:rFonts w:asciiTheme="minorHAnsi" w:hAnsiTheme="minorHAnsi" w:cstheme="minorBidi"/>
          <w:noProof/>
          <w:kern w:val="2"/>
          <w:sz w:val="21"/>
          <w:szCs w:val="22"/>
          <w:lang w:val="en-US" w:eastAsia="zh-CN"/>
        </w:rPr>
      </w:pPr>
      <w:r>
        <w:rPr>
          <w:noProof/>
        </w:rPr>
        <w:t>5.35.2.2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_Toc136288357 \h </w:instrText>
      </w:r>
      <w:r>
        <w:rPr>
          <w:noProof/>
        </w:rPr>
      </w:r>
      <w:r>
        <w:rPr>
          <w:noProof/>
        </w:rPr>
        <w:fldChar w:fldCharType="separate"/>
      </w:r>
      <w:r>
        <w:rPr>
          <w:noProof/>
        </w:rPr>
        <w:t>70</w:t>
      </w:r>
      <w:r>
        <w:rPr>
          <w:noProof/>
        </w:rPr>
        <w:fldChar w:fldCharType="end"/>
      </w:r>
    </w:p>
    <w:p w14:paraId="76BF138B" w14:textId="77777777" w:rsidR="00305326" w:rsidRDefault="00305326">
      <w:pPr>
        <w:pStyle w:val="22"/>
        <w:rPr>
          <w:rFonts w:asciiTheme="minorHAnsi" w:hAnsiTheme="minorHAnsi" w:cstheme="minorBidi"/>
          <w:noProof/>
          <w:kern w:val="2"/>
          <w:sz w:val="21"/>
          <w:szCs w:val="22"/>
          <w:lang w:val="en-US" w:eastAsia="zh-CN"/>
        </w:rPr>
      </w:pPr>
      <w:r>
        <w:rPr>
          <w:noProof/>
        </w:rPr>
        <w:t xml:space="preserve">5.36 </w:t>
      </w:r>
      <w:r>
        <w:rPr>
          <w:rFonts w:asciiTheme="minorHAnsi" w:hAnsiTheme="minorHAnsi" w:cstheme="minorBidi"/>
          <w:noProof/>
          <w:kern w:val="2"/>
          <w:sz w:val="21"/>
          <w:szCs w:val="22"/>
          <w:lang w:val="en-US" w:eastAsia="zh-CN"/>
        </w:rPr>
        <w:tab/>
      </w:r>
      <w:r>
        <w:rPr>
          <w:noProof/>
        </w:rPr>
        <w:t>CA_n3-n7-n79</w:t>
      </w:r>
      <w:r>
        <w:rPr>
          <w:noProof/>
        </w:rPr>
        <w:tab/>
      </w:r>
      <w:r>
        <w:rPr>
          <w:noProof/>
        </w:rPr>
        <w:fldChar w:fldCharType="begin"/>
      </w:r>
      <w:r>
        <w:rPr>
          <w:noProof/>
        </w:rPr>
        <w:instrText xml:space="preserve"> PAGEREF _Toc136288358 \h </w:instrText>
      </w:r>
      <w:r>
        <w:rPr>
          <w:noProof/>
        </w:rPr>
      </w:r>
      <w:r>
        <w:rPr>
          <w:noProof/>
        </w:rPr>
        <w:fldChar w:fldCharType="separate"/>
      </w:r>
      <w:r>
        <w:rPr>
          <w:noProof/>
        </w:rPr>
        <w:t>70</w:t>
      </w:r>
      <w:r>
        <w:rPr>
          <w:noProof/>
        </w:rPr>
        <w:fldChar w:fldCharType="end"/>
      </w:r>
    </w:p>
    <w:p w14:paraId="1B5DA333" w14:textId="77777777" w:rsidR="00305326" w:rsidRDefault="00305326">
      <w:pPr>
        <w:pStyle w:val="33"/>
        <w:rPr>
          <w:rFonts w:asciiTheme="minorHAnsi" w:hAnsiTheme="minorHAnsi" w:cstheme="minorBidi"/>
          <w:noProof/>
          <w:kern w:val="2"/>
          <w:sz w:val="21"/>
          <w:szCs w:val="22"/>
          <w:lang w:val="en-US" w:eastAsia="zh-CN"/>
        </w:rPr>
      </w:pPr>
      <w:r>
        <w:rPr>
          <w:noProof/>
        </w:rPr>
        <w:t>5.36.1</w:t>
      </w:r>
      <w:r>
        <w:rPr>
          <w:rFonts w:asciiTheme="minorHAnsi" w:hAnsiTheme="minorHAnsi" w:cstheme="minorBidi"/>
          <w:noProof/>
          <w:kern w:val="2"/>
          <w:sz w:val="21"/>
          <w:szCs w:val="22"/>
          <w:lang w:val="en-US" w:eastAsia="zh-CN"/>
        </w:rPr>
        <w:tab/>
      </w:r>
      <w:r w:rsidRPr="00BA6DE6">
        <w:rPr>
          <w:rFonts w:cs="Arial"/>
          <w:noProof/>
          <w:lang w:val="en-US" w:eastAsia="zh-CN"/>
        </w:rPr>
        <w:t>Common for 1 band UL and 2 bands UL CA</w:t>
      </w:r>
      <w:r>
        <w:rPr>
          <w:noProof/>
        </w:rPr>
        <w:tab/>
      </w:r>
      <w:r>
        <w:rPr>
          <w:noProof/>
        </w:rPr>
        <w:fldChar w:fldCharType="begin"/>
      </w:r>
      <w:r>
        <w:rPr>
          <w:noProof/>
        </w:rPr>
        <w:instrText xml:space="preserve"> PAGEREF _Toc136288359 \h </w:instrText>
      </w:r>
      <w:r>
        <w:rPr>
          <w:noProof/>
        </w:rPr>
      </w:r>
      <w:r>
        <w:rPr>
          <w:noProof/>
        </w:rPr>
        <w:fldChar w:fldCharType="separate"/>
      </w:r>
      <w:r>
        <w:rPr>
          <w:noProof/>
        </w:rPr>
        <w:t>70</w:t>
      </w:r>
      <w:r>
        <w:rPr>
          <w:noProof/>
        </w:rPr>
        <w:fldChar w:fldCharType="end"/>
      </w:r>
    </w:p>
    <w:p w14:paraId="724A9DFC" w14:textId="77777777" w:rsidR="00305326" w:rsidRDefault="00305326">
      <w:pPr>
        <w:pStyle w:val="42"/>
        <w:rPr>
          <w:rFonts w:asciiTheme="minorHAnsi" w:hAnsiTheme="minorHAnsi" w:cstheme="minorBidi"/>
          <w:noProof/>
          <w:kern w:val="2"/>
          <w:sz w:val="21"/>
          <w:szCs w:val="22"/>
          <w:lang w:val="en-US" w:eastAsia="zh-CN"/>
        </w:rPr>
      </w:pPr>
      <w:r>
        <w:rPr>
          <w:noProof/>
        </w:rPr>
        <w:t>5.36.1.1</w:t>
      </w:r>
      <w:r>
        <w:rPr>
          <w:rFonts w:asciiTheme="minorHAnsi" w:hAnsiTheme="minorHAnsi" w:cstheme="minorBidi"/>
          <w:noProof/>
          <w:kern w:val="2"/>
          <w:sz w:val="21"/>
          <w:szCs w:val="22"/>
          <w:lang w:val="en-US" w:eastAsia="zh-CN"/>
        </w:rPr>
        <w:tab/>
      </w:r>
      <w:r w:rsidRPr="00BA6DE6">
        <w:rPr>
          <w:rFonts w:cs="Arial"/>
          <w:noProof/>
          <w:lang w:eastAsia="zh-CN"/>
        </w:rPr>
        <w:t>Operating bands for CA</w:t>
      </w:r>
      <w:r>
        <w:rPr>
          <w:noProof/>
        </w:rPr>
        <w:tab/>
      </w:r>
      <w:r>
        <w:rPr>
          <w:noProof/>
        </w:rPr>
        <w:fldChar w:fldCharType="begin"/>
      </w:r>
      <w:r>
        <w:rPr>
          <w:noProof/>
        </w:rPr>
        <w:instrText xml:space="preserve"> PAGEREF _Toc136288360 \h </w:instrText>
      </w:r>
      <w:r>
        <w:rPr>
          <w:noProof/>
        </w:rPr>
      </w:r>
      <w:r>
        <w:rPr>
          <w:noProof/>
        </w:rPr>
        <w:fldChar w:fldCharType="separate"/>
      </w:r>
      <w:r>
        <w:rPr>
          <w:noProof/>
        </w:rPr>
        <w:t>70</w:t>
      </w:r>
      <w:r>
        <w:rPr>
          <w:noProof/>
        </w:rPr>
        <w:fldChar w:fldCharType="end"/>
      </w:r>
    </w:p>
    <w:p w14:paraId="339BD12C" w14:textId="77777777" w:rsidR="00305326" w:rsidRDefault="00305326">
      <w:pPr>
        <w:pStyle w:val="42"/>
        <w:rPr>
          <w:rFonts w:asciiTheme="minorHAnsi" w:hAnsiTheme="minorHAnsi" w:cstheme="minorBidi"/>
          <w:noProof/>
          <w:kern w:val="2"/>
          <w:sz w:val="21"/>
          <w:szCs w:val="22"/>
          <w:lang w:val="en-US" w:eastAsia="zh-CN"/>
        </w:rPr>
      </w:pPr>
      <w:r>
        <w:rPr>
          <w:noProof/>
        </w:rPr>
        <w:t>5.36.1.2</w:t>
      </w:r>
      <w:r>
        <w:rPr>
          <w:rFonts w:asciiTheme="minorHAnsi" w:hAnsiTheme="minorHAnsi" w:cstheme="minorBidi"/>
          <w:noProof/>
          <w:kern w:val="2"/>
          <w:sz w:val="21"/>
          <w:szCs w:val="22"/>
          <w:lang w:val="en-US" w:eastAsia="zh-CN"/>
        </w:rPr>
        <w:tab/>
      </w:r>
      <w:r w:rsidRPr="00BA6DE6">
        <w:rPr>
          <w:rFonts w:cs="Arial"/>
          <w:noProof/>
          <w:lang w:eastAsia="zh-CN"/>
        </w:rPr>
        <w:t>Channel bandwidths per operating band for CA</w:t>
      </w:r>
      <w:r>
        <w:rPr>
          <w:noProof/>
        </w:rPr>
        <w:tab/>
      </w:r>
      <w:r>
        <w:rPr>
          <w:noProof/>
        </w:rPr>
        <w:fldChar w:fldCharType="begin"/>
      </w:r>
      <w:r>
        <w:rPr>
          <w:noProof/>
        </w:rPr>
        <w:instrText xml:space="preserve"> PAGEREF _Toc136288361 \h </w:instrText>
      </w:r>
      <w:r>
        <w:rPr>
          <w:noProof/>
        </w:rPr>
      </w:r>
      <w:r>
        <w:rPr>
          <w:noProof/>
        </w:rPr>
        <w:fldChar w:fldCharType="separate"/>
      </w:r>
      <w:r>
        <w:rPr>
          <w:noProof/>
        </w:rPr>
        <w:t>71</w:t>
      </w:r>
      <w:r>
        <w:rPr>
          <w:noProof/>
        </w:rPr>
        <w:fldChar w:fldCharType="end"/>
      </w:r>
    </w:p>
    <w:p w14:paraId="7BB44BF0" w14:textId="77777777" w:rsidR="00305326" w:rsidRDefault="00305326">
      <w:pPr>
        <w:pStyle w:val="42"/>
        <w:rPr>
          <w:rFonts w:asciiTheme="minorHAnsi" w:hAnsiTheme="minorHAnsi" w:cstheme="minorBidi"/>
          <w:noProof/>
          <w:kern w:val="2"/>
          <w:sz w:val="21"/>
          <w:szCs w:val="22"/>
          <w:lang w:val="en-US" w:eastAsia="zh-CN"/>
        </w:rPr>
      </w:pPr>
      <w:r>
        <w:rPr>
          <w:noProof/>
        </w:rPr>
        <w:t>5.36.1.3</w:t>
      </w:r>
      <w:r>
        <w:rPr>
          <w:rFonts w:asciiTheme="minorHAnsi" w:hAnsiTheme="minorHAnsi" w:cstheme="minorBidi"/>
          <w:noProof/>
          <w:kern w:val="2"/>
          <w:sz w:val="21"/>
          <w:szCs w:val="22"/>
          <w:lang w:val="en-US" w:eastAsia="zh-CN"/>
        </w:rPr>
        <w:tab/>
      </w:r>
      <w:r w:rsidRPr="00BA6DE6">
        <w:rPr>
          <w:rFonts w:cs="Arial"/>
          <w:noProof/>
          <w:lang w:val="en-US" w:eastAsia="zh-CN"/>
        </w:rPr>
        <w:t>∆T</w:t>
      </w:r>
      <w:r w:rsidRPr="00BA6DE6">
        <w:rPr>
          <w:rFonts w:cs="Arial"/>
          <w:noProof/>
          <w:vertAlign w:val="subscript"/>
          <w:lang w:val="en-US" w:eastAsia="zh-CN"/>
        </w:rPr>
        <w:t>IB,c</w:t>
      </w:r>
      <w:r w:rsidRPr="00BA6DE6">
        <w:rPr>
          <w:rFonts w:cs="Arial"/>
          <w:noProof/>
          <w:lang w:val="en-US" w:eastAsia="zh-CN"/>
        </w:rPr>
        <w:t xml:space="preserve"> and ∆R</w:t>
      </w:r>
      <w:r w:rsidRPr="00BA6DE6">
        <w:rPr>
          <w:rFonts w:cs="Arial"/>
          <w:noProof/>
          <w:vertAlign w:val="subscript"/>
          <w:lang w:val="en-US" w:eastAsia="zh-CN"/>
        </w:rPr>
        <w:t>IB,c</w:t>
      </w:r>
      <w:r w:rsidRPr="00BA6DE6">
        <w:rPr>
          <w:rFonts w:cs="Arial"/>
          <w:noProof/>
          <w:lang w:val="en-US" w:eastAsia="zh-CN"/>
        </w:rPr>
        <w:t xml:space="preserve"> values</w:t>
      </w:r>
      <w:r>
        <w:rPr>
          <w:noProof/>
        </w:rPr>
        <w:tab/>
      </w:r>
      <w:r>
        <w:rPr>
          <w:noProof/>
        </w:rPr>
        <w:fldChar w:fldCharType="begin"/>
      </w:r>
      <w:r>
        <w:rPr>
          <w:noProof/>
        </w:rPr>
        <w:instrText xml:space="preserve"> PAGEREF _Toc136288362 \h </w:instrText>
      </w:r>
      <w:r>
        <w:rPr>
          <w:noProof/>
        </w:rPr>
      </w:r>
      <w:r>
        <w:rPr>
          <w:noProof/>
        </w:rPr>
        <w:fldChar w:fldCharType="separate"/>
      </w:r>
      <w:r>
        <w:rPr>
          <w:noProof/>
        </w:rPr>
        <w:t>71</w:t>
      </w:r>
      <w:r>
        <w:rPr>
          <w:noProof/>
        </w:rPr>
        <w:fldChar w:fldCharType="end"/>
      </w:r>
    </w:p>
    <w:p w14:paraId="4ED236EA" w14:textId="77777777" w:rsidR="00305326" w:rsidRDefault="00305326">
      <w:pPr>
        <w:pStyle w:val="42"/>
        <w:rPr>
          <w:rFonts w:asciiTheme="minorHAnsi" w:hAnsiTheme="minorHAnsi" w:cstheme="minorBidi"/>
          <w:noProof/>
          <w:kern w:val="2"/>
          <w:sz w:val="21"/>
          <w:szCs w:val="22"/>
          <w:lang w:val="en-US" w:eastAsia="zh-CN"/>
        </w:rPr>
      </w:pPr>
      <w:r>
        <w:rPr>
          <w:noProof/>
        </w:rPr>
        <w:t>5.36.1.4</w:t>
      </w:r>
      <w:r>
        <w:rPr>
          <w:rFonts w:asciiTheme="minorHAnsi" w:hAnsiTheme="minorHAnsi" w:cstheme="minorBidi"/>
          <w:noProof/>
          <w:kern w:val="2"/>
          <w:sz w:val="21"/>
          <w:szCs w:val="22"/>
          <w:lang w:val="en-US" w:eastAsia="zh-CN"/>
        </w:rPr>
        <w:tab/>
      </w:r>
      <w:r w:rsidRPr="00BA6DE6">
        <w:rPr>
          <w:rFonts w:cs="Arial"/>
          <w:noProof/>
          <w:lang w:val="en-US" w:eastAsia="zh-CN"/>
        </w:rPr>
        <w:t>MSD requirement</w:t>
      </w:r>
      <w:r>
        <w:rPr>
          <w:noProof/>
        </w:rPr>
        <w:tab/>
      </w:r>
      <w:r>
        <w:rPr>
          <w:noProof/>
        </w:rPr>
        <w:fldChar w:fldCharType="begin"/>
      </w:r>
      <w:r>
        <w:rPr>
          <w:noProof/>
        </w:rPr>
        <w:instrText xml:space="preserve"> PAGEREF _Toc136288363 \h </w:instrText>
      </w:r>
      <w:r>
        <w:rPr>
          <w:noProof/>
        </w:rPr>
      </w:r>
      <w:r>
        <w:rPr>
          <w:noProof/>
        </w:rPr>
        <w:fldChar w:fldCharType="separate"/>
      </w:r>
      <w:r>
        <w:rPr>
          <w:noProof/>
        </w:rPr>
        <w:t>71</w:t>
      </w:r>
      <w:r>
        <w:rPr>
          <w:noProof/>
        </w:rPr>
        <w:fldChar w:fldCharType="end"/>
      </w:r>
    </w:p>
    <w:p w14:paraId="71918B3E" w14:textId="77777777" w:rsidR="00305326" w:rsidRDefault="00305326">
      <w:pPr>
        <w:pStyle w:val="22"/>
        <w:rPr>
          <w:rFonts w:asciiTheme="minorHAnsi" w:hAnsiTheme="minorHAnsi" w:cstheme="minorBidi"/>
          <w:noProof/>
          <w:kern w:val="2"/>
          <w:sz w:val="21"/>
          <w:szCs w:val="22"/>
          <w:lang w:val="en-US" w:eastAsia="zh-CN"/>
        </w:rPr>
      </w:pPr>
      <w:r>
        <w:rPr>
          <w:noProof/>
        </w:rPr>
        <w:t>5.37</w:t>
      </w:r>
      <w:r>
        <w:rPr>
          <w:rFonts w:asciiTheme="minorHAnsi" w:hAnsiTheme="minorHAnsi" w:cstheme="minorBidi"/>
          <w:noProof/>
          <w:kern w:val="2"/>
          <w:sz w:val="21"/>
          <w:szCs w:val="22"/>
          <w:lang w:val="en-US" w:eastAsia="zh-CN"/>
        </w:rPr>
        <w:tab/>
      </w:r>
      <w:r>
        <w:rPr>
          <w:noProof/>
        </w:rPr>
        <w:t>CA_n3-n7-n67</w:t>
      </w:r>
      <w:r>
        <w:rPr>
          <w:noProof/>
        </w:rPr>
        <w:tab/>
      </w:r>
      <w:r>
        <w:rPr>
          <w:noProof/>
        </w:rPr>
        <w:fldChar w:fldCharType="begin"/>
      </w:r>
      <w:r>
        <w:rPr>
          <w:noProof/>
        </w:rPr>
        <w:instrText xml:space="preserve"> PAGEREF _Toc136288364 \h </w:instrText>
      </w:r>
      <w:r>
        <w:rPr>
          <w:noProof/>
        </w:rPr>
      </w:r>
      <w:r>
        <w:rPr>
          <w:noProof/>
        </w:rPr>
        <w:fldChar w:fldCharType="separate"/>
      </w:r>
      <w:r>
        <w:rPr>
          <w:noProof/>
        </w:rPr>
        <w:t>72</w:t>
      </w:r>
      <w:r>
        <w:rPr>
          <w:noProof/>
        </w:rPr>
        <w:fldChar w:fldCharType="end"/>
      </w:r>
    </w:p>
    <w:p w14:paraId="7797BA5D" w14:textId="77777777" w:rsidR="00305326" w:rsidRDefault="00305326">
      <w:pPr>
        <w:pStyle w:val="33"/>
        <w:rPr>
          <w:rFonts w:asciiTheme="minorHAnsi" w:hAnsiTheme="minorHAnsi" w:cstheme="minorBidi"/>
          <w:noProof/>
          <w:kern w:val="2"/>
          <w:sz w:val="21"/>
          <w:szCs w:val="22"/>
          <w:lang w:val="en-US" w:eastAsia="zh-CN"/>
        </w:rPr>
      </w:pPr>
      <w:r>
        <w:rPr>
          <w:noProof/>
        </w:rPr>
        <w:t>5.37.1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_Toc136288365 \h </w:instrText>
      </w:r>
      <w:r>
        <w:rPr>
          <w:noProof/>
        </w:rPr>
      </w:r>
      <w:r>
        <w:rPr>
          <w:noProof/>
        </w:rPr>
        <w:fldChar w:fldCharType="separate"/>
      </w:r>
      <w:r>
        <w:rPr>
          <w:noProof/>
        </w:rPr>
        <w:t>72</w:t>
      </w:r>
      <w:r>
        <w:rPr>
          <w:noProof/>
        </w:rPr>
        <w:fldChar w:fldCharType="end"/>
      </w:r>
    </w:p>
    <w:p w14:paraId="12D570E8" w14:textId="77777777" w:rsidR="00305326" w:rsidRDefault="00305326">
      <w:pPr>
        <w:pStyle w:val="42"/>
        <w:rPr>
          <w:rFonts w:asciiTheme="minorHAnsi" w:hAnsiTheme="minorHAnsi" w:cstheme="minorBidi"/>
          <w:noProof/>
          <w:kern w:val="2"/>
          <w:sz w:val="21"/>
          <w:szCs w:val="22"/>
          <w:lang w:val="en-US" w:eastAsia="zh-CN"/>
        </w:rPr>
      </w:pPr>
      <w:r>
        <w:rPr>
          <w:noProof/>
        </w:rPr>
        <w:t>5.37.1.1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_Toc136288366 \h </w:instrText>
      </w:r>
      <w:r>
        <w:rPr>
          <w:noProof/>
        </w:rPr>
      </w:r>
      <w:r>
        <w:rPr>
          <w:noProof/>
        </w:rPr>
        <w:fldChar w:fldCharType="separate"/>
      </w:r>
      <w:r>
        <w:rPr>
          <w:noProof/>
        </w:rPr>
        <w:t>72</w:t>
      </w:r>
      <w:r>
        <w:rPr>
          <w:noProof/>
        </w:rPr>
        <w:fldChar w:fldCharType="end"/>
      </w:r>
    </w:p>
    <w:p w14:paraId="21593625" w14:textId="77777777" w:rsidR="00305326" w:rsidRDefault="00305326">
      <w:pPr>
        <w:pStyle w:val="42"/>
        <w:rPr>
          <w:rFonts w:asciiTheme="minorHAnsi" w:hAnsiTheme="minorHAnsi" w:cstheme="minorBidi"/>
          <w:noProof/>
          <w:kern w:val="2"/>
          <w:sz w:val="21"/>
          <w:szCs w:val="22"/>
          <w:lang w:val="en-US" w:eastAsia="zh-CN"/>
        </w:rPr>
      </w:pPr>
      <w:r>
        <w:rPr>
          <w:noProof/>
        </w:rPr>
        <w:t>5.37.1.2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_Toc136288367 \h </w:instrText>
      </w:r>
      <w:r>
        <w:rPr>
          <w:noProof/>
        </w:rPr>
      </w:r>
      <w:r>
        <w:rPr>
          <w:noProof/>
        </w:rPr>
        <w:fldChar w:fldCharType="separate"/>
      </w:r>
      <w:r>
        <w:rPr>
          <w:noProof/>
        </w:rPr>
        <w:t>72</w:t>
      </w:r>
      <w:r>
        <w:rPr>
          <w:noProof/>
        </w:rPr>
        <w:fldChar w:fldCharType="end"/>
      </w:r>
    </w:p>
    <w:p w14:paraId="767EF651" w14:textId="77777777" w:rsidR="00305326" w:rsidRDefault="00305326">
      <w:pPr>
        <w:pStyle w:val="42"/>
        <w:rPr>
          <w:rFonts w:asciiTheme="minorHAnsi" w:hAnsiTheme="minorHAnsi" w:cstheme="minorBidi"/>
          <w:noProof/>
          <w:kern w:val="2"/>
          <w:sz w:val="21"/>
          <w:szCs w:val="22"/>
          <w:lang w:val="en-US" w:eastAsia="zh-CN"/>
        </w:rPr>
      </w:pPr>
      <w:r>
        <w:rPr>
          <w:noProof/>
        </w:rPr>
        <w:t>5.37.1.3</w:t>
      </w:r>
      <w:r>
        <w:rPr>
          <w:rFonts w:asciiTheme="minorHAnsi" w:hAnsiTheme="minorHAnsi" w:cstheme="minorBidi"/>
          <w:noProof/>
          <w:kern w:val="2"/>
          <w:sz w:val="21"/>
          <w:szCs w:val="22"/>
          <w:lang w:val="en-US" w:eastAsia="zh-CN"/>
        </w:rPr>
        <w:tab/>
      </w:r>
      <w:r>
        <w:rPr>
          <w:noProof/>
        </w:rPr>
        <w:t>∆T</w:t>
      </w:r>
      <w:r w:rsidRPr="00BA6DE6">
        <w:rPr>
          <w:noProof/>
          <w:vertAlign w:val="subscript"/>
        </w:rPr>
        <w:t>IB,c</w:t>
      </w:r>
      <w:r>
        <w:rPr>
          <w:noProof/>
        </w:rPr>
        <w:t xml:space="preserve"> and ∆R</w:t>
      </w:r>
      <w:r w:rsidRPr="00BA6DE6">
        <w:rPr>
          <w:noProof/>
          <w:vertAlign w:val="subscript"/>
        </w:rPr>
        <w:t>IB,c</w:t>
      </w:r>
      <w:r>
        <w:rPr>
          <w:noProof/>
        </w:rPr>
        <w:t xml:space="preserve"> values</w:t>
      </w:r>
      <w:r>
        <w:rPr>
          <w:noProof/>
        </w:rPr>
        <w:tab/>
      </w:r>
      <w:r>
        <w:rPr>
          <w:noProof/>
        </w:rPr>
        <w:fldChar w:fldCharType="begin"/>
      </w:r>
      <w:r>
        <w:rPr>
          <w:noProof/>
        </w:rPr>
        <w:instrText xml:space="preserve"> PAGEREF _Toc136288368 \h </w:instrText>
      </w:r>
      <w:r>
        <w:rPr>
          <w:noProof/>
        </w:rPr>
      </w:r>
      <w:r>
        <w:rPr>
          <w:noProof/>
        </w:rPr>
        <w:fldChar w:fldCharType="separate"/>
      </w:r>
      <w:r>
        <w:rPr>
          <w:noProof/>
        </w:rPr>
        <w:t>73</w:t>
      </w:r>
      <w:r>
        <w:rPr>
          <w:noProof/>
        </w:rPr>
        <w:fldChar w:fldCharType="end"/>
      </w:r>
    </w:p>
    <w:p w14:paraId="7FBC6933" w14:textId="77777777" w:rsidR="00305326" w:rsidRDefault="00305326">
      <w:pPr>
        <w:pStyle w:val="33"/>
        <w:rPr>
          <w:rFonts w:asciiTheme="minorHAnsi" w:hAnsiTheme="minorHAnsi" w:cstheme="minorBidi"/>
          <w:noProof/>
          <w:kern w:val="2"/>
          <w:sz w:val="21"/>
          <w:szCs w:val="22"/>
          <w:lang w:val="en-US" w:eastAsia="zh-CN"/>
        </w:rPr>
      </w:pPr>
      <w:r>
        <w:rPr>
          <w:noProof/>
        </w:rPr>
        <w:t>5.37.2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_Toc136288369 \h </w:instrText>
      </w:r>
      <w:r>
        <w:rPr>
          <w:noProof/>
        </w:rPr>
      </w:r>
      <w:r>
        <w:rPr>
          <w:noProof/>
        </w:rPr>
        <w:fldChar w:fldCharType="separate"/>
      </w:r>
      <w:r>
        <w:rPr>
          <w:noProof/>
        </w:rPr>
        <w:t>73</w:t>
      </w:r>
      <w:r>
        <w:rPr>
          <w:noProof/>
        </w:rPr>
        <w:fldChar w:fldCharType="end"/>
      </w:r>
    </w:p>
    <w:p w14:paraId="7A1CB964" w14:textId="77777777" w:rsidR="00305326" w:rsidRDefault="00305326">
      <w:pPr>
        <w:pStyle w:val="42"/>
        <w:rPr>
          <w:rFonts w:asciiTheme="minorHAnsi" w:hAnsiTheme="minorHAnsi" w:cstheme="minorBidi"/>
          <w:noProof/>
          <w:kern w:val="2"/>
          <w:sz w:val="21"/>
          <w:szCs w:val="22"/>
          <w:lang w:val="en-US" w:eastAsia="zh-CN"/>
        </w:rPr>
      </w:pPr>
      <w:r>
        <w:rPr>
          <w:noProof/>
        </w:rPr>
        <w:t>5.37.2.1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_Toc136288370 \h </w:instrText>
      </w:r>
      <w:r>
        <w:rPr>
          <w:noProof/>
        </w:rPr>
      </w:r>
      <w:r>
        <w:rPr>
          <w:noProof/>
        </w:rPr>
        <w:fldChar w:fldCharType="separate"/>
      </w:r>
      <w:r>
        <w:rPr>
          <w:noProof/>
        </w:rPr>
        <w:t>73</w:t>
      </w:r>
      <w:r>
        <w:rPr>
          <w:noProof/>
        </w:rPr>
        <w:fldChar w:fldCharType="end"/>
      </w:r>
    </w:p>
    <w:p w14:paraId="3B0138E0" w14:textId="77777777" w:rsidR="00305326" w:rsidRDefault="00305326">
      <w:pPr>
        <w:pStyle w:val="42"/>
        <w:rPr>
          <w:rFonts w:asciiTheme="minorHAnsi" w:hAnsiTheme="minorHAnsi" w:cstheme="minorBidi"/>
          <w:noProof/>
          <w:kern w:val="2"/>
          <w:sz w:val="21"/>
          <w:szCs w:val="22"/>
          <w:lang w:val="en-US" w:eastAsia="zh-CN"/>
        </w:rPr>
      </w:pPr>
      <w:r>
        <w:rPr>
          <w:noProof/>
        </w:rPr>
        <w:t>5.37.2.2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_Toc136288371 \h </w:instrText>
      </w:r>
      <w:r>
        <w:rPr>
          <w:noProof/>
        </w:rPr>
      </w:r>
      <w:r>
        <w:rPr>
          <w:noProof/>
        </w:rPr>
        <w:fldChar w:fldCharType="separate"/>
      </w:r>
      <w:r>
        <w:rPr>
          <w:noProof/>
        </w:rPr>
        <w:t>73</w:t>
      </w:r>
      <w:r>
        <w:rPr>
          <w:noProof/>
        </w:rPr>
        <w:fldChar w:fldCharType="end"/>
      </w:r>
    </w:p>
    <w:p w14:paraId="38EFB37B" w14:textId="77777777" w:rsidR="00305326" w:rsidRDefault="00305326">
      <w:pPr>
        <w:pStyle w:val="22"/>
        <w:rPr>
          <w:rFonts w:asciiTheme="minorHAnsi" w:hAnsiTheme="minorHAnsi" w:cstheme="minorBidi"/>
          <w:noProof/>
          <w:kern w:val="2"/>
          <w:sz w:val="21"/>
          <w:szCs w:val="22"/>
          <w:lang w:val="en-US" w:eastAsia="zh-CN"/>
        </w:rPr>
      </w:pPr>
      <w:r>
        <w:rPr>
          <w:noProof/>
        </w:rPr>
        <w:t>5.38</w:t>
      </w:r>
      <w:r>
        <w:rPr>
          <w:rFonts w:asciiTheme="minorHAnsi" w:hAnsiTheme="minorHAnsi" w:cstheme="minorBidi"/>
          <w:noProof/>
          <w:kern w:val="2"/>
          <w:sz w:val="21"/>
          <w:szCs w:val="22"/>
          <w:lang w:val="en-US" w:eastAsia="zh-CN"/>
        </w:rPr>
        <w:tab/>
      </w:r>
      <w:r>
        <w:rPr>
          <w:noProof/>
        </w:rPr>
        <w:t>CA_n1-n28-n46</w:t>
      </w:r>
      <w:r>
        <w:rPr>
          <w:noProof/>
        </w:rPr>
        <w:tab/>
      </w:r>
      <w:r>
        <w:rPr>
          <w:noProof/>
        </w:rPr>
        <w:fldChar w:fldCharType="begin"/>
      </w:r>
      <w:r>
        <w:rPr>
          <w:noProof/>
        </w:rPr>
        <w:instrText xml:space="preserve"> PAGEREF _Toc136288372 \h </w:instrText>
      </w:r>
      <w:r>
        <w:rPr>
          <w:noProof/>
        </w:rPr>
      </w:r>
      <w:r>
        <w:rPr>
          <w:noProof/>
        </w:rPr>
        <w:fldChar w:fldCharType="separate"/>
      </w:r>
      <w:r>
        <w:rPr>
          <w:noProof/>
        </w:rPr>
        <w:t>73</w:t>
      </w:r>
      <w:r>
        <w:rPr>
          <w:noProof/>
        </w:rPr>
        <w:fldChar w:fldCharType="end"/>
      </w:r>
    </w:p>
    <w:p w14:paraId="5EC541CF" w14:textId="77777777" w:rsidR="00305326" w:rsidRDefault="00305326">
      <w:pPr>
        <w:pStyle w:val="33"/>
        <w:rPr>
          <w:rFonts w:asciiTheme="minorHAnsi" w:hAnsiTheme="minorHAnsi" w:cstheme="minorBidi"/>
          <w:noProof/>
          <w:kern w:val="2"/>
          <w:sz w:val="21"/>
          <w:szCs w:val="22"/>
          <w:lang w:val="en-US" w:eastAsia="zh-CN"/>
        </w:rPr>
      </w:pPr>
      <w:r>
        <w:rPr>
          <w:noProof/>
        </w:rPr>
        <w:t>5.38.1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_Toc136288373 \h </w:instrText>
      </w:r>
      <w:r>
        <w:rPr>
          <w:noProof/>
        </w:rPr>
      </w:r>
      <w:r>
        <w:rPr>
          <w:noProof/>
        </w:rPr>
        <w:fldChar w:fldCharType="separate"/>
      </w:r>
      <w:r>
        <w:rPr>
          <w:noProof/>
        </w:rPr>
        <w:t>73</w:t>
      </w:r>
      <w:r>
        <w:rPr>
          <w:noProof/>
        </w:rPr>
        <w:fldChar w:fldCharType="end"/>
      </w:r>
    </w:p>
    <w:p w14:paraId="507A9104" w14:textId="77777777" w:rsidR="00305326" w:rsidRDefault="00305326">
      <w:pPr>
        <w:pStyle w:val="42"/>
        <w:rPr>
          <w:rFonts w:asciiTheme="minorHAnsi" w:hAnsiTheme="minorHAnsi" w:cstheme="minorBidi"/>
          <w:noProof/>
          <w:kern w:val="2"/>
          <w:sz w:val="21"/>
          <w:szCs w:val="22"/>
          <w:lang w:val="en-US" w:eastAsia="zh-CN"/>
        </w:rPr>
      </w:pPr>
      <w:r>
        <w:rPr>
          <w:noProof/>
        </w:rPr>
        <w:t>5.38.1.1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_Toc136288374 \h </w:instrText>
      </w:r>
      <w:r>
        <w:rPr>
          <w:noProof/>
        </w:rPr>
      </w:r>
      <w:r>
        <w:rPr>
          <w:noProof/>
        </w:rPr>
        <w:fldChar w:fldCharType="separate"/>
      </w:r>
      <w:r>
        <w:rPr>
          <w:noProof/>
        </w:rPr>
        <w:t>73</w:t>
      </w:r>
      <w:r>
        <w:rPr>
          <w:noProof/>
        </w:rPr>
        <w:fldChar w:fldCharType="end"/>
      </w:r>
    </w:p>
    <w:p w14:paraId="091A3919" w14:textId="77777777" w:rsidR="00305326" w:rsidRDefault="00305326">
      <w:pPr>
        <w:pStyle w:val="42"/>
        <w:rPr>
          <w:rFonts w:asciiTheme="minorHAnsi" w:hAnsiTheme="minorHAnsi" w:cstheme="minorBidi"/>
          <w:noProof/>
          <w:kern w:val="2"/>
          <w:sz w:val="21"/>
          <w:szCs w:val="22"/>
          <w:lang w:val="en-US" w:eastAsia="zh-CN"/>
        </w:rPr>
      </w:pPr>
      <w:r>
        <w:rPr>
          <w:noProof/>
          <w:lang w:eastAsia="zh-CN"/>
        </w:rPr>
        <w:t>5</w:t>
      </w:r>
      <w:r>
        <w:rPr>
          <w:noProof/>
        </w:rPr>
        <w:t>.38.1.2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_Toc136288375 \h </w:instrText>
      </w:r>
      <w:r>
        <w:rPr>
          <w:noProof/>
        </w:rPr>
      </w:r>
      <w:r>
        <w:rPr>
          <w:noProof/>
        </w:rPr>
        <w:fldChar w:fldCharType="separate"/>
      </w:r>
      <w:r>
        <w:rPr>
          <w:noProof/>
        </w:rPr>
        <w:t>74</w:t>
      </w:r>
      <w:r>
        <w:rPr>
          <w:noProof/>
        </w:rPr>
        <w:fldChar w:fldCharType="end"/>
      </w:r>
    </w:p>
    <w:p w14:paraId="4E0D241C" w14:textId="77777777" w:rsidR="00305326" w:rsidRDefault="00305326">
      <w:pPr>
        <w:pStyle w:val="42"/>
        <w:rPr>
          <w:rFonts w:asciiTheme="minorHAnsi" w:hAnsiTheme="minorHAnsi" w:cstheme="minorBidi"/>
          <w:noProof/>
          <w:kern w:val="2"/>
          <w:sz w:val="21"/>
          <w:szCs w:val="22"/>
          <w:lang w:val="en-US" w:eastAsia="zh-CN"/>
        </w:rPr>
      </w:pPr>
      <w:r>
        <w:rPr>
          <w:noProof/>
        </w:rPr>
        <w:t>5.38.1.3</w:t>
      </w:r>
      <w:r>
        <w:rPr>
          <w:rFonts w:asciiTheme="minorHAnsi" w:hAnsiTheme="minorHAnsi" w:cstheme="minorBidi"/>
          <w:noProof/>
          <w:kern w:val="2"/>
          <w:sz w:val="21"/>
          <w:szCs w:val="22"/>
          <w:lang w:val="en-US" w:eastAsia="zh-CN"/>
        </w:rPr>
        <w:tab/>
      </w:r>
      <w:r w:rsidRPr="00BA6DE6">
        <w:rPr>
          <w:rFonts w:cs="Arial"/>
          <w:noProof/>
          <w:lang w:val="en-US" w:eastAsia="zh-CN"/>
        </w:rPr>
        <w:t>∆T</w:t>
      </w:r>
      <w:r w:rsidRPr="00BA6DE6">
        <w:rPr>
          <w:rFonts w:cs="Arial"/>
          <w:noProof/>
          <w:vertAlign w:val="subscript"/>
          <w:lang w:val="en-US" w:eastAsia="zh-CN"/>
        </w:rPr>
        <w:t>IB,c</w:t>
      </w:r>
      <w:r w:rsidRPr="00BA6DE6">
        <w:rPr>
          <w:rFonts w:cs="Arial"/>
          <w:noProof/>
          <w:lang w:val="en-US" w:eastAsia="zh-CN"/>
        </w:rPr>
        <w:t xml:space="preserve"> and ∆R</w:t>
      </w:r>
      <w:r w:rsidRPr="00BA6DE6">
        <w:rPr>
          <w:rFonts w:cs="Arial"/>
          <w:noProof/>
          <w:vertAlign w:val="subscript"/>
          <w:lang w:val="en-US" w:eastAsia="zh-CN"/>
        </w:rPr>
        <w:t>IB,c</w:t>
      </w:r>
      <w:r w:rsidRPr="00BA6DE6">
        <w:rPr>
          <w:rFonts w:cs="Arial"/>
          <w:noProof/>
          <w:lang w:val="en-US" w:eastAsia="zh-CN"/>
        </w:rPr>
        <w:t xml:space="preserve"> values</w:t>
      </w:r>
      <w:r>
        <w:rPr>
          <w:noProof/>
        </w:rPr>
        <w:tab/>
      </w:r>
      <w:r>
        <w:rPr>
          <w:noProof/>
        </w:rPr>
        <w:fldChar w:fldCharType="begin"/>
      </w:r>
      <w:r>
        <w:rPr>
          <w:noProof/>
        </w:rPr>
        <w:instrText xml:space="preserve"> PAGEREF _Toc136288376 \h </w:instrText>
      </w:r>
      <w:r>
        <w:rPr>
          <w:noProof/>
        </w:rPr>
      </w:r>
      <w:r>
        <w:rPr>
          <w:noProof/>
        </w:rPr>
        <w:fldChar w:fldCharType="separate"/>
      </w:r>
      <w:r>
        <w:rPr>
          <w:noProof/>
        </w:rPr>
        <w:t>74</w:t>
      </w:r>
      <w:r>
        <w:rPr>
          <w:noProof/>
        </w:rPr>
        <w:fldChar w:fldCharType="end"/>
      </w:r>
    </w:p>
    <w:p w14:paraId="692F3091" w14:textId="77777777" w:rsidR="00305326" w:rsidRDefault="00305326">
      <w:pPr>
        <w:pStyle w:val="33"/>
        <w:rPr>
          <w:rFonts w:asciiTheme="minorHAnsi" w:hAnsiTheme="minorHAnsi" w:cstheme="minorBidi"/>
          <w:noProof/>
          <w:kern w:val="2"/>
          <w:sz w:val="21"/>
          <w:szCs w:val="22"/>
          <w:lang w:val="en-US" w:eastAsia="zh-CN"/>
        </w:rPr>
      </w:pPr>
      <w:r>
        <w:rPr>
          <w:noProof/>
        </w:rPr>
        <w:t>5.38.2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_Toc136288377 \h </w:instrText>
      </w:r>
      <w:r>
        <w:rPr>
          <w:noProof/>
        </w:rPr>
      </w:r>
      <w:r>
        <w:rPr>
          <w:noProof/>
        </w:rPr>
        <w:fldChar w:fldCharType="separate"/>
      </w:r>
      <w:r>
        <w:rPr>
          <w:noProof/>
        </w:rPr>
        <w:t>74</w:t>
      </w:r>
      <w:r>
        <w:rPr>
          <w:noProof/>
        </w:rPr>
        <w:fldChar w:fldCharType="end"/>
      </w:r>
    </w:p>
    <w:p w14:paraId="5267282E" w14:textId="77777777" w:rsidR="00305326" w:rsidRDefault="00305326">
      <w:pPr>
        <w:pStyle w:val="42"/>
        <w:rPr>
          <w:rFonts w:asciiTheme="minorHAnsi" w:hAnsiTheme="minorHAnsi" w:cstheme="minorBidi"/>
          <w:noProof/>
          <w:kern w:val="2"/>
          <w:sz w:val="21"/>
          <w:szCs w:val="22"/>
          <w:lang w:val="en-US" w:eastAsia="zh-CN"/>
        </w:rPr>
      </w:pPr>
      <w:r>
        <w:rPr>
          <w:noProof/>
        </w:rPr>
        <w:t>5.38.2.1</w:t>
      </w:r>
      <w:r>
        <w:rPr>
          <w:rFonts w:asciiTheme="minorHAnsi" w:hAnsiTheme="minorHAnsi" w:cstheme="minorBidi"/>
          <w:noProof/>
          <w:kern w:val="2"/>
          <w:sz w:val="21"/>
          <w:szCs w:val="22"/>
          <w:lang w:val="en-US" w:eastAsia="zh-CN"/>
        </w:rPr>
        <w:tab/>
      </w:r>
      <w:r>
        <w:rPr>
          <w:noProof/>
        </w:rPr>
        <w:t>Co-existence studies</w:t>
      </w:r>
      <w:r>
        <w:rPr>
          <w:noProof/>
        </w:rPr>
        <w:tab/>
      </w:r>
      <w:r>
        <w:rPr>
          <w:noProof/>
        </w:rPr>
        <w:fldChar w:fldCharType="begin"/>
      </w:r>
      <w:r>
        <w:rPr>
          <w:noProof/>
        </w:rPr>
        <w:instrText xml:space="preserve"> PAGEREF _Toc136288378 \h </w:instrText>
      </w:r>
      <w:r>
        <w:rPr>
          <w:noProof/>
        </w:rPr>
      </w:r>
      <w:r>
        <w:rPr>
          <w:noProof/>
        </w:rPr>
        <w:fldChar w:fldCharType="separate"/>
      </w:r>
      <w:r>
        <w:rPr>
          <w:noProof/>
        </w:rPr>
        <w:t>74</w:t>
      </w:r>
      <w:r>
        <w:rPr>
          <w:noProof/>
        </w:rPr>
        <w:fldChar w:fldCharType="end"/>
      </w:r>
    </w:p>
    <w:p w14:paraId="5A7D5011" w14:textId="77777777" w:rsidR="00305326" w:rsidRDefault="00305326">
      <w:pPr>
        <w:pStyle w:val="42"/>
        <w:rPr>
          <w:rFonts w:asciiTheme="minorHAnsi" w:hAnsiTheme="minorHAnsi" w:cstheme="minorBidi"/>
          <w:noProof/>
          <w:kern w:val="2"/>
          <w:sz w:val="21"/>
          <w:szCs w:val="22"/>
          <w:lang w:val="en-US" w:eastAsia="zh-CN"/>
        </w:rPr>
      </w:pPr>
      <w:r>
        <w:rPr>
          <w:noProof/>
        </w:rPr>
        <w:t>5.38.2.2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_Toc136288379 \h </w:instrText>
      </w:r>
      <w:r>
        <w:rPr>
          <w:noProof/>
        </w:rPr>
      </w:r>
      <w:r>
        <w:rPr>
          <w:noProof/>
        </w:rPr>
        <w:fldChar w:fldCharType="separate"/>
      </w:r>
      <w:r>
        <w:rPr>
          <w:noProof/>
        </w:rPr>
        <w:t>74</w:t>
      </w:r>
      <w:r>
        <w:rPr>
          <w:noProof/>
        </w:rPr>
        <w:fldChar w:fldCharType="end"/>
      </w:r>
    </w:p>
    <w:p w14:paraId="14757079" w14:textId="77777777" w:rsidR="00305326" w:rsidRDefault="00305326">
      <w:pPr>
        <w:pStyle w:val="22"/>
        <w:rPr>
          <w:rFonts w:asciiTheme="minorHAnsi" w:hAnsiTheme="minorHAnsi" w:cstheme="minorBidi"/>
          <w:noProof/>
          <w:kern w:val="2"/>
          <w:sz w:val="21"/>
          <w:szCs w:val="22"/>
          <w:lang w:val="en-US" w:eastAsia="zh-CN"/>
        </w:rPr>
      </w:pPr>
      <w:r>
        <w:rPr>
          <w:noProof/>
        </w:rPr>
        <w:t>5.39</w:t>
      </w:r>
      <w:r>
        <w:rPr>
          <w:rFonts w:asciiTheme="minorHAnsi" w:hAnsiTheme="minorHAnsi" w:cstheme="minorBidi"/>
          <w:noProof/>
          <w:kern w:val="2"/>
          <w:sz w:val="21"/>
          <w:szCs w:val="22"/>
          <w:lang w:val="en-US" w:eastAsia="zh-CN"/>
        </w:rPr>
        <w:tab/>
      </w:r>
      <w:r>
        <w:rPr>
          <w:noProof/>
        </w:rPr>
        <w:t>CA_n25-n41-n85</w:t>
      </w:r>
      <w:r>
        <w:rPr>
          <w:noProof/>
        </w:rPr>
        <w:tab/>
      </w:r>
      <w:r>
        <w:rPr>
          <w:noProof/>
        </w:rPr>
        <w:fldChar w:fldCharType="begin"/>
      </w:r>
      <w:r>
        <w:rPr>
          <w:noProof/>
        </w:rPr>
        <w:instrText xml:space="preserve"> PAGEREF _Toc136288380 \h </w:instrText>
      </w:r>
      <w:r>
        <w:rPr>
          <w:noProof/>
        </w:rPr>
      </w:r>
      <w:r>
        <w:rPr>
          <w:noProof/>
        </w:rPr>
        <w:fldChar w:fldCharType="separate"/>
      </w:r>
      <w:r>
        <w:rPr>
          <w:noProof/>
        </w:rPr>
        <w:t>75</w:t>
      </w:r>
      <w:r>
        <w:rPr>
          <w:noProof/>
        </w:rPr>
        <w:fldChar w:fldCharType="end"/>
      </w:r>
    </w:p>
    <w:p w14:paraId="786892B1" w14:textId="77777777" w:rsidR="00305326" w:rsidRDefault="00305326">
      <w:pPr>
        <w:pStyle w:val="33"/>
        <w:rPr>
          <w:rFonts w:asciiTheme="minorHAnsi" w:hAnsiTheme="minorHAnsi" w:cstheme="minorBidi"/>
          <w:noProof/>
          <w:kern w:val="2"/>
          <w:sz w:val="21"/>
          <w:szCs w:val="22"/>
          <w:lang w:val="en-US" w:eastAsia="zh-CN"/>
        </w:rPr>
      </w:pPr>
      <w:r>
        <w:rPr>
          <w:noProof/>
        </w:rPr>
        <w:t>5.39.1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_Toc136288381 \h </w:instrText>
      </w:r>
      <w:r>
        <w:rPr>
          <w:noProof/>
        </w:rPr>
      </w:r>
      <w:r>
        <w:rPr>
          <w:noProof/>
        </w:rPr>
        <w:fldChar w:fldCharType="separate"/>
      </w:r>
      <w:r>
        <w:rPr>
          <w:noProof/>
        </w:rPr>
        <w:t>75</w:t>
      </w:r>
      <w:r>
        <w:rPr>
          <w:noProof/>
        </w:rPr>
        <w:fldChar w:fldCharType="end"/>
      </w:r>
    </w:p>
    <w:p w14:paraId="5ED08E1B" w14:textId="77777777" w:rsidR="00305326" w:rsidRDefault="00305326">
      <w:pPr>
        <w:pStyle w:val="42"/>
        <w:rPr>
          <w:rFonts w:asciiTheme="minorHAnsi" w:hAnsiTheme="minorHAnsi" w:cstheme="minorBidi"/>
          <w:noProof/>
          <w:kern w:val="2"/>
          <w:sz w:val="21"/>
          <w:szCs w:val="22"/>
          <w:lang w:val="en-US" w:eastAsia="zh-CN"/>
        </w:rPr>
      </w:pPr>
      <w:r>
        <w:rPr>
          <w:noProof/>
        </w:rPr>
        <w:t>5.39.1.1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_Toc136288382 \h </w:instrText>
      </w:r>
      <w:r>
        <w:rPr>
          <w:noProof/>
        </w:rPr>
      </w:r>
      <w:r>
        <w:rPr>
          <w:noProof/>
        </w:rPr>
        <w:fldChar w:fldCharType="separate"/>
      </w:r>
      <w:r>
        <w:rPr>
          <w:noProof/>
        </w:rPr>
        <w:t>75</w:t>
      </w:r>
      <w:r>
        <w:rPr>
          <w:noProof/>
        </w:rPr>
        <w:fldChar w:fldCharType="end"/>
      </w:r>
    </w:p>
    <w:p w14:paraId="01E87AC1" w14:textId="77777777" w:rsidR="00305326" w:rsidRDefault="00305326">
      <w:pPr>
        <w:pStyle w:val="42"/>
        <w:rPr>
          <w:rFonts w:asciiTheme="minorHAnsi" w:hAnsiTheme="minorHAnsi" w:cstheme="minorBidi"/>
          <w:noProof/>
          <w:kern w:val="2"/>
          <w:sz w:val="21"/>
          <w:szCs w:val="22"/>
          <w:lang w:val="en-US" w:eastAsia="zh-CN"/>
        </w:rPr>
      </w:pPr>
      <w:r>
        <w:rPr>
          <w:noProof/>
        </w:rPr>
        <w:t>5.39.1.2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_Toc136288383 \h </w:instrText>
      </w:r>
      <w:r>
        <w:rPr>
          <w:noProof/>
        </w:rPr>
      </w:r>
      <w:r>
        <w:rPr>
          <w:noProof/>
        </w:rPr>
        <w:fldChar w:fldCharType="separate"/>
      </w:r>
      <w:r>
        <w:rPr>
          <w:noProof/>
        </w:rPr>
        <w:t>75</w:t>
      </w:r>
      <w:r>
        <w:rPr>
          <w:noProof/>
        </w:rPr>
        <w:fldChar w:fldCharType="end"/>
      </w:r>
    </w:p>
    <w:p w14:paraId="4EB9E287" w14:textId="77777777" w:rsidR="00305326" w:rsidRDefault="00305326">
      <w:pPr>
        <w:pStyle w:val="42"/>
        <w:rPr>
          <w:rFonts w:asciiTheme="minorHAnsi" w:hAnsiTheme="minorHAnsi" w:cstheme="minorBidi"/>
          <w:noProof/>
          <w:kern w:val="2"/>
          <w:sz w:val="21"/>
          <w:szCs w:val="22"/>
          <w:lang w:val="en-US" w:eastAsia="zh-CN"/>
        </w:rPr>
      </w:pPr>
      <w:r>
        <w:rPr>
          <w:noProof/>
        </w:rPr>
        <w:t>5.39.1.3</w:t>
      </w:r>
      <w:r>
        <w:rPr>
          <w:rFonts w:asciiTheme="minorHAnsi" w:hAnsiTheme="minorHAnsi" w:cstheme="minorBidi"/>
          <w:noProof/>
          <w:kern w:val="2"/>
          <w:sz w:val="21"/>
          <w:szCs w:val="22"/>
          <w:lang w:val="en-US" w:eastAsia="zh-CN"/>
        </w:rPr>
        <w:tab/>
      </w:r>
      <w:r>
        <w:rPr>
          <w:noProof/>
        </w:rPr>
        <w:t>∆T</w:t>
      </w:r>
      <w:r w:rsidRPr="00BA6DE6">
        <w:rPr>
          <w:noProof/>
          <w:vertAlign w:val="subscript"/>
        </w:rPr>
        <w:t>IB,c</w:t>
      </w:r>
      <w:r>
        <w:rPr>
          <w:noProof/>
        </w:rPr>
        <w:t xml:space="preserve"> and ∆R</w:t>
      </w:r>
      <w:r w:rsidRPr="00BA6DE6">
        <w:rPr>
          <w:noProof/>
          <w:vertAlign w:val="subscript"/>
        </w:rPr>
        <w:t>IB,c</w:t>
      </w:r>
      <w:r>
        <w:rPr>
          <w:noProof/>
        </w:rPr>
        <w:t xml:space="preserve"> values</w:t>
      </w:r>
      <w:r>
        <w:rPr>
          <w:noProof/>
        </w:rPr>
        <w:tab/>
      </w:r>
      <w:r>
        <w:rPr>
          <w:noProof/>
        </w:rPr>
        <w:fldChar w:fldCharType="begin"/>
      </w:r>
      <w:r>
        <w:rPr>
          <w:noProof/>
        </w:rPr>
        <w:instrText xml:space="preserve"> PAGEREF _Toc136288384 \h </w:instrText>
      </w:r>
      <w:r>
        <w:rPr>
          <w:noProof/>
        </w:rPr>
      </w:r>
      <w:r>
        <w:rPr>
          <w:noProof/>
        </w:rPr>
        <w:fldChar w:fldCharType="separate"/>
      </w:r>
      <w:r>
        <w:rPr>
          <w:noProof/>
        </w:rPr>
        <w:t>75</w:t>
      </w:r>
      <w:r>
        <w:rPr>
          <w:noProof/>
        </w:rPr>
        <w:fldChar w:fldCharType="end"/>
      </w:r>
    </w:p>
    <w:p w14:paraId="4C343986" w14:textId="77777777" w:rsidR="00305326" w:rsidRDefault="00305326">
      <w:pPr>
        <w:pStyle w:val="33"/>
        <w:rPr>
          <w:rFonts w:asciiTheme="minorHAnsi" w:hAnsiTheme="minorHAnsi" w:cstheme="minorBidi"/>
          <w:noProof/>
          <w:kern w:val="2"/>
          <w:sz w:val="21"/>
          <w:szCs w:val="22"/>
          <w:lang w:val="en-US" w:eastAsia="zh-CN"/>
        </w:rPr>
      </w:pPr>
      <w:r>
        <w:rPr>
          <w:noProof/>
        </w:rPr>
        <w:t>5.39.2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_Toc136288385 \h </w:instrText>
      </w:r>
      <w:r>
        <w:rPr>
          <w:noProof/>
        </w:rPr>
      </w:r>
      <w:r>
        <w:rPr>
          <w:noProof/>
        </w:rPr>
        <w:fldChar w:fldCharType="separate"/>
      </w:r>
      <w:r>
        <w:rPr>
          <w:noProof/>
        </w:rPr>
        <w:t>76</w:t>
      </w:r>
      <w:r>
        <w:rPr>
          <w:noProof/>
        </w:rPr>
        <w:fldChar w:fldCharType="end"/>
      </w:r>
    </w:p>
    <w:p w14:paraId="0A8FAA6A" w14:textId="77777777" w:rsidR="00305326" w:rsidRDefault="00305326">
      <w:pPr>
        <w:pStyle w:val="42"/>
        <w:rPr>
          <w:rFonts w:asciiTheme="minorHAnsi" w:hAnsiTheme="minorHAnsi" w:cstheme="minorBidi"/>
          <w:noProof/>
          <w:kern w:val="2"/>
          <w:sz w:val="21"/>
          <w:szCs w:val="22"/>
          <w:lang w:val="en-US" w:eastAsia="zh-CN"/>
        </w:rPr>
      </w:pPr>
      <w:r>
        <w:rPr>
          <w:noProof/>
        </w:rPr>
        <w:t>5.39.2.1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_Toc136288386 \h </w:instrText>
      </w:r>
      <w:r>
        <w:rPr>
          <w:noProof/>
        </w:rPr>
      </w:r>
      <w:r>
        <w:rPr>
          <w:noProof/>
        </w:rPr>
        <w:fldChar w:fldCharType="separate"/>
      </w:r>
      <w:r>
        <w:rPr>
          <w:noProof/>
        </w:rPr>
        <w:t>76</w:t>
      </w:r>
      <w:r>
        <w:rPr>
          <w:noProof/>
        </w:rPr>
        <w:fldChar w:fldCharType="end"/>
      </w:r>
    </w:p>
    <w:p w14:paraId="44896B17" w14:textId="77777777" w:rsidR="00305326" w:rsidRDefault="00305326">
      <w:pPr>
        <w:pStyle w:val="42"/>
        <w:rPr>
          <w:rFonts w:asciiTheme="minorHAnsi" w:hAnsiTheme="minorHAnsi" w:cstheme="minorBidi"/>
          <w:noProof/>
          <w:kern w:val="2"/>
          <w:sz w:val="21"/>
          <w:szCs w:val="22"/>
          <w:lang w:val="en-US" w:eastAsia="zh-CN"/>
        </w:rPr>
      </w:pPr>
      <w:r>
        <w:rPr>
          <w:noProof/>
        </w:rPr>
        <w:t>5.39.2.2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_Toc136288387 \h </w:instrText>
      </w:r>
      <w:r>
        <w:rPr>
          <w:noProof/>
        </w:rPr>
      </w:r>
      <w:r>
        <w:rPr>
          <w:noProof/>
        </w:rPr>
        <w:fldChar w:fldCharType="separate"/>
      </w:r>
      <w:r>
        <w:rPr>
          <w:noProof/>
        </w:rPr>
        <w:t>76</w:t>
      </w:r>
      <w:r>
        <w:rPr>
          <w:noProof/>
        </w:rPr>
        <w:fldChar w:fldCharType="end"/>
      </w:r>
    </w:p>
    <w:p w14:paraId="66DE2F3D" w14:textId="77777777" w:rsidR="00305326" w:rsidRDefault="00305326">
      <w:pPr>
        <w:pStyle w:val="22"/>
        <w:rPr>
          <w:rFonts w:asciiTheme="minorHAnsi" w:hAnsiTheme="minorHAnsi" w:cstheme="minorBidi"/>
          <w:noProof/>
          <w:kern w:val="2"/>
          <w:sz w:val="21"/>
          <w:szCs w:val="22"/>
          <w:lang w:val="en-US" w:eastAsia="zh-CN"/>
        </w:rPr>
      </w:pPr>
      <w:r>
        <w:rPr>
          <w:noProof/>
        </w:rPr>
        <w:t>5.40</w:t>
      </w:r>
      <w:r>
        <w:rPr>
          <w:rFonts w:asciiTheme="minorHAnsi" w:hAnsiTheme="minorHAnsi" w:cstheme="minorBidi"/>
          <w:noProof/>
          <w:kern w:val="2"/>
          <w:sz w:val="21"/>
          <w:szCs w:val="22"/>
          <w:lang w:val="en-US" w:eastAsia="zh-CN"/>
        </w:rPr>
        <w:tab/>
      </w:r>
      <w:r>
        <w:rPr>
          <w:noProof/>
        </w:rPr>
        <w:t>CA_n25-n77-n85</w:t>
      </w:r>
      <w:r>
        <w:rPr>
          <w:noProof/>
        </w:rPr>
        <w:tab/>
      </w:r>
      <w:r>
        <w:rPr>
          <w:noProof/>
        </w:rPr>
        <w:fldChar w:fldCharType="begin"/>
      </w:r>
      <w:r>
        <w:rPr>
          <w:noProof/>
        </w:rPr>
        <w:instrText xml:space="preserve"> PAGEREF _Toc136288388 \h </w:instrText>
      </w:r>
      <w:r>
        <w:rPr>
          <w:noProof/>
        </w:rPr>
      </w:r>
      <w:r>
        <w:rPr>
          <w:noProof/>
        </w:rPr>
        <w:fldChar w:fldCharType="separate"/>
      </w:r>
      <w:r>
        <w:rPr>
          <w:noProof/>
        </w:rPr>
        <w:t>77</w:t>
      </w:r>
      <w:r>
        <w:rPr>
          <w:noProof/>
        </w:rPr>
        <w:fldChar w:fldCharType="end"/>
      </w:r>
    </w:p>
    <w:p w14:paraId="74C727D9" w14:textId="77777777" w:rsidR="00305326" w:rsidRDefault="00305326">
      <w:pPr>
        <w:pStyle w:val="33"/>
        <w:rPr>
          <w:rFonts w:asciiTheme="minorHAnsi" w:hAnsiTheme="minorHAnsi" w:cstheme="minorBidi"/>
          <w:noProof/>
          <w:kern w:val="2"/>
          <w:sz w:val="21"/>
          <w:szCs w:val="22"/>
          <w:lang w:val="en-US" w:eastAsia="zh-CN"/>
        </w:rPr>
      </w:pPr>
      <w:r>
        <w:rPr>
          <w:noProof/>
        </w:rPr>
        <w:t>5.40.1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_Toc136288389 \h </w:instrText>
      </w:r>
      <w:r>
        <w:rPr>
          <w:noProof/>
        </w:rPr>
      </w:r>
      <w:r>
        <w:rPr>
          <w:noProof/>
        </w:rPr>
        <w:fldChar w:fldCharType="separate"/>
      </w:r>
      <w:r>
        <w:rPr>
          <w:noProof/>
        </w:rPr>
        <w:t>77</w:t>
      </w:r>
      <w:r>
        <w:rPr>
          <w:noProof/>
        </w:rPr>
        <w:fldChar w:fldCharType="end"/>
      </w:r>
    </w:p>
    <w:p w14:paraId="1750B73B" w14:textId="77777777" w:rsidR="00305326" w:rsidRDefault="00305326">
      <w:pPr>
        <w:pStyle w:val="42"/>
        <w:rPr>
          <w:rFonts w:asciiTheme="minorHAnsi" w:hAnsiTheme="minorHAnsi" w:cstheme="minorBidi"/>
          <w:noProof/>
          <w:kern w:val="2"/>
          <w:sz w:val="21"/>
          <w:szCs w:val="22"/>
          <w:lang w:val="en-US" w:eastAsia="zh-CN"/>
        </w:rPr>
      </w:pPr>
      <w:r>
        <w:rPr>
          <w:noProof/>
        </w:rPr>
        <w:t>5.40.1.1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_Toc136288390 \h </w:instrText>
      </w:r>
      <w:r>
        <w:rPr>
          <w:noProof/>
        </w:rPr>
      </w:r>
      <w:r>
        <w:rPr>
          <w:noProof/>
        </w:rPr>
        <w:fldChar w:fldCharType="separate"/>
      </w:r>
      <w:r>
        <w:rPr>
          <w:noProof/>
        </w:rPr>
        <w:t>77</w:t>
      </w:r>
      <w:r>
        <w:rPr>
          <w:noProof/>
        </w:rPr>
        <w:fldChar w:fldCharType="end"/>
      </w:r>
    </w:p>
    <w:p w14:paraId="0E920E9B" w14:textId="77777777" w:rsidR="00305326" w:rsidRDefault="00305326">
      <w:pPr>
        <w:pStyle w:val="42"/>
        <w:rPr>
          <w:rFonts w:asciiTheme="minorHAnsi" w:hAnsiTheme="minorHAnsi" w:cstheme="minorBidi"/>
          <w:noProof/>
          <w:kern w:val="2"/>
          <w:sz w:val="21"/>
          <w:szCs w:val="22"/>
          <w:lang w:val="en-US" w:eastAsia="zh-CN"/>
        </w:rPr>
      </w:pPr>
      <w:r>
        <w:rPr>
          <w:noProof/>
        </w:rPr>
        <w:t>5.40.1.2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_Toc136288391 \h </w:instrText>
      </w:r>
      <w:r>
        <w:rPr>
          <w:noProof/>
        </w:rPr>
      </w:r>
      <w:r>
        <w:rPr>
          <w:noProof/>
        </w:rPr>
        <w:fldChar w:fldCharType="separate"/>
      </w:r>
      <w:r>
        <w:rPr>
          <w:noProof/>
        </w:rPr>
        <w:t>77</w:t>
      </w:r>
      <w:r>
        <w:rPr>
          <w:noProof/>
        </w:rPr>
        <w:fldChar w:fldCharType="end"/>
      </w:r>
    </w:p>
    <w:p w14:paraId="1446FE51" w14:textId="77777777" w:rsidR="00305326" w:rsidRDefault="00305326">
      <w:pPr>
        <w:pStyle w:val="42"/>
        <w:rPr>
          <w:rFonts w:asciiTheme="minorHAnsi" w:hAnsiTheme="minorHAnsi" w:cstheme="minorBidi"/>
          <w:noProof/>
          <w:kern w:val="2"/>
          <w:sz w:val="21"/>
          <w:szCs w:val="22"/>
          <w:lang w:val="en-US" w:eastAsia="zh-CN"/>
        </w:rPr>
      </w:pPr>
      <w:r>
        <w:rPr>
          <w:noProof/>
        </w:rPr>
        <w:t>5.40.1.3</w:t>
      </w:r>
      <w:r>
        <w:rPr>
          <w:rFonts w:asciiTheme="minorHAnsi" w:hAnsiTheme="minorHAnsi" w:cstheme="minorBidi"/>
          <w:noProof/>
          <w:kern w:val="2"/>
          <w:sz w:val="21"/>
          <w:szCs w:val="22"/>
          <w:lang w:val="en-US" w:eastAsia="zh-CN"/>
        </w:rPr>
        <w:tab/>
      </w:r>
      <w:r>
        <w:rPr>
          <w:noProof/>
        </w:rPr>
        <w:t>∆T</w:t>
      </w:r>
      <w:r w:rsidRPr="00BA6DE6">
        <w:rPr>
          <w:noProof/>
          <w:vertAlign w:val="subscript"/>
        </w:rPr>
        <w:t>IB,c</w:t>
      </w:r>
      <w:r>
        <w:rPr>
          <w:noProof/>
        </w:rPr>
        <w:t xml:space="preserve"> and ∆R</w:t>
      </w:r>
      <w:r w:rsidRPr="00BA6DE6">
        <w:rPr>
          <w:noProof/>
          <w:vertAlign w:val="subscript"/>
        </w:rPr>
        <w:t>IB,c</w:t>
      </w:r>
      <w:r>
        <w:rPr>
          <w:noProof/>
        </w:rPr>
        <w:t xml:space="preserve"> values</w:t>
      </w:r>
      <w:r>
        <w:rPr>
          <w:noProof/>
        </w:rPr>
        <w:tab/>
      </w:r>
      <w:r>
        <w:rPr>
          <w:noProof/>
        </w:rPr>
        <w:fldChar w:fldCharType="begin"/>
      </w:r>
      <w:r>
        <w:rPr>
          <w:noProof/>
        </w:rPr>
        <w:instrText xml:space="preserve"> PAGEREF _Toc136288392 \h </w:instrText>
      </w:r>
      <w:r>
        <w:rPr>
          <w:noProof/>
        </w:rPr>
      </w:r>
      <w:r>
        <w:rPr>
          <w:noProof/>
        </w:rPr>
        <w:fldChar w:fldCharType="separate"/>
      </w:r>
      <w:r>
        <w:rPr>
          <w:noProof/>
        </w:rPr>
        <w:t>77</w:t>
      </w:r>
      <w:r>
        <w:rPr>
          <w:noProof/>
        </w:rPr>
        <w:fldChar w:fldCharType="end"/>
      </w:r>
    </w:p>
    <w:p w14:paraId="02973123" w14:textId="77777777" w:rsidR="00305326" w:rsidRDefault="00305326">
      <w:pPr>
        <w:pStyle w:val="33"/>
        <w:rPr>
          <w:rFonts w:asciiTheme="minorHAnsi" w:hAnsiTheme="minorHAnsi" w:cstheme="minorBidi"/>
          <w:noProof/>
          <w:kern w:val="2"/>
          <w:sz w:val="21"/>
          <w:szCs w:val="22"/>
          <w:lang w:val="en-US" w:eastAsia="zh-CN"/>
        </w:rPr>
      </w:pPr>
      <w:r>
        <w:rPr>
          <w:noProof/>
        </w:rPr>
        <w:t>5.40.2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_Toc136288393 \h </w:instrText>
      </w:r>
      <w:r>
        <w:rPr>
          <w:noProof/>
        </w:rPr>
      </w:r>
      <w:r>
        <w:rPr>
          <w:noProof/>
        </w:rPr>
        <w:fldChar w:fldCharType="separate"/>
      </w:r>
      <w:r>
        <w:rPr>
          <w:noProof/>
        </w:rPr>
        <w:t>77</w:t>
      </w:r>
      <w:r>
        <w:rPr>
          <w:noProof/>
        </w:rPr>
        <w:fldChar w:fldCharType="end"/>
      </w:r>
    </w:p>
    <w:p w14:paraId="7D44B8AB" w14:textId="77777777" w:rsidR="00305326" w:rsidRDefault="00305326">
      <w:pPr>
        <w:pStyle w:val="42"/>
        <w:rPr>
          <w:rFonts w:asciiTheme="minorHAnsi" w:hAnsiTheme="minorHAnsi" w:cstheme="minorBidi"/>
          <w:noProof/>
          <w:kern w:val="2"/>
          <w:sz w:val="21"/>
          <w:szCs w:val="22"/>
          <w:lang w:val="en-US" w:eastAsia="zh-CN"/>
        </w:rPr>
      </w:pPr>
      <w:r>
        <w:rPr>
          <w:noProof/>
        </w:rPr>
        <w:t>5.40.2.1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_Toc136288394 \h </w:instrText>
      </w:r>
      <w:r>
        <w:rPr>
          <w:noProof/>
        </w:rPr>
      </w:r>
      <w:r>
        <w:rPr>
          <w:noProof/>
        </w:rPr>
        <w:fldChar w:fldCharType="separate"/>
      </w:r>
      <w:r>
        <w:rPr>
          <w:noProof/>
        </w:rPr>
        <w:t>77</w:t>
      </w:r>
      <w:r>
        <w:rPr>
          <w:noProof/>
        </w:rPr>
        <w:fldChar w:fldCharType="end"/>
      </w:r>
    </w:p>
    <w:p w14:paraId="506D77BA" w14:textId="77777777" w:rsidR="00305326" w:rsidRDefault="00305326">
      <w:pPr>
        <w:pStyle w:val="42"/>
        <w:rPr>
          <w:rFonts w:asciiTheme="minorHAnsi" w:hAnsiTheme="minorHAnsi" w:cstheme="minorBidi"/>
          <w:noProof/>
          <w:kern w:val="2"/>
          <w:sz w:val="21"/>
          <w:szCs w:val="22"/>
          <w:lang w:val="en-US" w:eastAsia="zh-CN"/>
        </w:rPr>
      </w:pPr>
      <w:r>
        <w:rPr>
          <w:noProof/>
        </w:rPr>
        <w:t>5.40.2.2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_Toc136288395 \h </w:instrText>
      </w:r>
      <w:r>
        <w:rPr>
          <w:noProof/>
        </w:rPr>
      </w:r>
      <w:r>
        <w:rPr>
          <w:noProof/>
        </w:rPr>
        <w:fldChar w:fldCharType="separate"/>
      </w:r>
      <w:r>
        <w:rPr>
          <w:noProof/>
        </w:rPr>
        <w:t>78</w:t>
      </w:r>
      <w:r>
        <w:rPr>
          <w:noProof/>
        </w:rPr>
        <w:fldChar w:fldCharType="end"/>
      </w:r>
    </w:p>
    <w:p w14:paraId="1296F1DD" w14:textId="77777777" w:rsidR="00305326" w:rsidRDefault="00305326">
      <w:pPr>
        <w:pStyle w:val="22"/>
        <w:rPr>
          <w:rFonts w:asciiTheme="minorHAnsi" w:hAnsiTheme="minorHAnsi" w:cstheme="minorBidi"/>
          <w:noProof/>
          <w:kern w:val="2"/>
          <w:sz w:val="21"/>
          <w:szCs w:val="22"/>
          <w:lang w:val="en-US" w:eastAsia="zh-CN"/>
        </w:rPr>
      </w:pPr>
      <w:r>
        <w:rPr>
          <w:noProof/>
        </w:rPr>
        <w:t>5.41</w:t>
      </w:r>
      <w:r>
        <w:rPr>
          <w:rFonts w:asciiTheme="minorHAnsi" w:hAnsiTheme="minorHAnsi" w:cstheme="minorBidi"/>
          <w:noProof/>
          <w:kern w:val="2"/>
          <w:sz w:val="21"/>
          <w:szCs w:val="22"/>
          <w:lang w:val="en-US" w:eastAsia="zh-CN"/>
        </w:rPr>
        <w:tab/>
      </w:r>
      <w:r>
        <w:rPr>
          <w:noProof/>
        </w:rPr>
        <w:t>CA_n28-n39-n40</w:t>
      </w:r>
      <w:r>
        <w:rPr>
          <w:noProof/>
        </w:rPr>
        <w:tab/>
      </w:r>
      <w:r>
        <w:rPr>
          <w:noProof/>
        </w:rPr>
        <w:fldChar w:fldCharType="begin"/>
      </w:r>
      <w:r>
        <w:rPr>
          <w:noProof/>
        </w:rPr>
        <w:instrText xml:space="preserve"> PAGEREF _Toc136288396 \h </w:instrText>
      </w:r>
      <w:r>
        <w:rPr>
          <w:noProof/>
        </w:rPr>
      </w:r>
      <w:r>
        <w:rPr>
          <w:noProof/>
        </w:rPr>
        <w:fldChar w:fldCharType="separate"/>
      </w:r>
      <w:r>
        <w:rPr>
          <w:noProof/>
        </w:rPr>
        <w:t>78</w:t>
      </w:r>
      <w:r>
        <w:rPr>
          <w:noProof/>
        </w:rPr>
        <w:fldChar w:fldCharType="end"/>
      </w:r>
    </w:p>
    <w:p w14:paraId="43C97637" w14:textId="77777777" w:rsidR="00305326" w:rsidRDefault="00305326">
      <w:pPr>
        <w:pStyle w:val="33"/>
        <w:rPr>
          <w:rFonts w:asciiTheme="minorHAnsi" w:hAnsiTheme="minorHAnsi" w:cstheme="minorBidi"/>
          <w:noProof/>
          <w:kern w:val="2"/>
          <w:sz w:val="21"/>
          <w:szCs w:val="22"/>
          <w:lang w:val="en-US" w:eastAsia="zh-CN"/>
        </w:rPr>
      </w:pPr>
      <w:r>
        <w:rPr>
          <w:noProof/>
        </w:rPr>
        <w:t>5.41.1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_Toc136288397 \h </w:instrText>
      </w:r>
      <w:r>
        <w:rPr>
          <w:noProof/>
        </w:rPr>
      </w:r>
      <w:r>
        <w:rPr>
          <w:noProof/>
        </w:rPr>
        <w:fldChar w:fldCharType="separate"/>
      </w:r>
      <w:r>
        <w:rPr>
          <w:noProof/>
        </w:rPr>
        <w:t>78</w:t>
      </w:r>
      <w:r>
        <w:rPr>
          <w:noProof/>
        </w:rPr>
        <w:fldChar w:fldCharType="end"/>
      </w:r>
    </w:p>
    <w:p w14:paraId="22C8E809" w14:textId="77777777" w:rsidR="00305326" w:rsidRDefault="00305326">
      <w:pPr>
        <w:pStyle w:val="42"/>
        <w:rPr>
          <w:rFonts w:asciiTheme="minorHAnsi" w:hAnsiTheme="minorHAnsi" w:cstheme="minorBidi"/>
          <w:noProof/>
          <w:kern w:val="2"/>
          <w:sz w:val="21"/>
          <w:szCs w:val="22"/>
          <w:lang w:val="en-US" w:eastAsia="zh-CN"/>
        </w:rPr>
      </w:pPr>
      <w:r>
        <w:rPr>
          <w:noProof/>
        </w:rPr>
        <w:t>5.41.1.1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_Toc136288398 \h </w:instrText>
      </w:r>
      <w:r>
        <w:rPr>
          <w:noProof/>
        </w:rPr>
      </w:r>
      <w:r>
        <w:rPr>
          <w:noProof/>
        </w:rPr>
        <w:fldChar w:fldCharType="separate"/>
      </w:r>
      <w:r>
        <w:rPr>
          <w:noProof/>
        </w:rPr>
        <w:t>78</w:t>
      </w:r>
      <w:r>
        <w:rPr>
          <w:noProof/>
        </w:rPr>
        <w:fldChar w:fldCharType="end"/>
      </w:r>
    </w:p>
    <w:p w14:paraId="107A62C3" w14:textId="77777777" w:rsidR="00305326" w:rsidRDefault="00305326">
      <w:pPr>
        <w:pStyle w:val="42"/>
        <w:rPr>
          <w:rFonts w:asciiTheme="minorHAnsi" w:hAnsiTheme="minorHAnsi" w:cstheme="minorBidi"/>
          <w:noProof/>
          <w:kern w:val="2"/>
          <w:sz w:val="21"/>
          <w:szCs w:val="22"/>
          <w:lang w:val="en-US" w:eastAsia="zh-CN"/>
        </w:rPr>
      </w:pPr>
      <w:r>
        <w:rPr>
          <w:noProof/>
        </w:rPr>
        <w:t>5.41.1.2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_Toc136288399 \h </w:instrText>
      </w:r>
      <w:r>
        <w:rPr>
          <w:noProof/>
        </w:rPr>
      </w:r>
      <w:r>
        <w:rPr>
          <w:noProof/>
        </w:rPr>
        <w:fldChar w:fldCharType="separate"/>
      </w:r>
      <w:r>
        <w:rPr>
          <w:noProof/>
        </w:rPr>
        <w:t>78</w:t>
      </w:r>
      <w:r>
        <w:rPr>
          <w:noProof/>
        </w:rPr>
        <w:fldChar w:fldCharType="end"/>
      </w:r>
    </w:p>
    <w:p w14:paraId="422B7CE0" w14:textId="77777777" w:rsidR="00305326" w:rsidRDefault="00305326">
      <w:pPr>
        <w:pStyle w:val="42"/>
        <w:rPr>
          <w:rFonts w:asciiTheme="minorHAnsi" w:hAnsiTheme="minorHAnsi" w:cstheme="minorBidi"/>
          <w:noProof/>
          <w:kern w:val="2"/>
          <w:sz w:val="21"/>
          <w:szCs w:val="22"/>
          <w:lang w:val="en-US" w:eastAsia="zh-CN"/>
        </w:rPr>
      </w:pPr>
      <w:r>
        <w:rPr>
          <w:noProof/>
        </w:rPr>
        <w:t>5.41.1.3</w:t>
      </w:r>
      <w:r>
        <w:rPr>
          <w:rFonts w:asciiTheme="minorHAnsi" w:hAnsiTheme="minorHAnsi" w:cstheme="minorBidi"/>
          <w:noProof/>
          <w:kern w:val="2"/>
          <w:sz w:val="21"/>
          <w:szCs w:val="22"/>
          <w:lang w:val="en-US" w:eastAsia="zh-CN"/>
        </w:rPr>
        <w:tab/>
      </w:r>
      <w:r>
        <w:rPr>
          <w:noProof/>
        </w:rPr>
        <w:t>∆T</w:t>
      </w:r>
      <w:r w:rsidRPr="00BA6DE6">
        <w:rPr>
          <w:noProof/>
          <w:vertAlign w:val="subscript"/>
        </w:rPr>
        <w:t>IB,c</w:t>
      </w:r>
      <w:r>
        <w:rPr>
          <w:noProof/>
        </w:rPr>
        <w:t xml:space="preserve"> and ∆R</w:t>
      </w:r>
      <w:r w:rsidRPr="00BA6DE6">
        <w:rPr>
          <w:noProof/>
          <w:vertAlign w:val="subscript"/>
        </w:rPr>
        <w:t>IB,c</w:t>
      </w:r>
      <w:r>
        <w:rPr>
          <w:noProof/>
        </w:rPr>
        <w:t xml:space="preserve"> values</w:t>
      </w:r>
      <w:r>
        <w:rPr>
          <w:noProof/>
        </w:rPr>
        <w:tab/>
      </w:r>
      <w:r>
        <w:rPr>
          <w:noProof/>
        </w:rPr>
        <w:fldChar w:fldCharType="begin"/>
      </w:r>
      <w:r>
        <w:rPr>
          <w:noProof/>
        </w:rPr>
        <w:instrText xml:space="preserve"> PAGEREF _Toc136288400 \h </w:instrText>
      </w:r>
      <w:r>
        <w:rPr>
          <w:noProof/>
        </w:rPr>
      </w:r>
      <w:r>
        <w:rPr>
          <w:noProof/>
        </w:rPr>
        <w:fldChar w:fldCharType="separate"/>
      </w:r>
      <w:r>
        <w:rPr>
          <w:noProof/>
        </w:rPr>
        <w:t>78</w:t>
      </w:r>
      <w:r>
        <w:rPr>
          <w:noProof/>
        </w:rPr>
        <w:fldChar w:fldCharType="end"/>
      </w:r>
    </w:p>
    <w:p w14:paraId="19627365" w14:textId="77777777" w:rsidR="00305326" w:rsidRDefault="00305326">
      <w:pPr>
        <w:pStyle w:val="33"/>
        <w:rPr>
          <w:rFonts w:asciiTheme="minorHAnsi" w:hAnsiTheme="minorHAnsi" w:cstheme="minorBidi"/>
          <w:noProof/>
          <w:kern w:val="2"/>
          <w:sz w:val="21"/>
          <w:szCs w:val="22"/>
          <w:lang w:val="en-US" w:eastAsia="zh-CN"/>
        </w:rPr>
      </w:pPr>
      <w:r>
        <w:rPr>
          <w:noProof/>
        </w:rPr>
        <w:t>5.41.2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_Toc136288401 \h </w:instrText>
      </w:r>
      <w:r>
        <w:rPr>
          <w:noProof/>
        </w:rPr>
      </w:r>
      <w:r>
        <w:rPr>
          <w:noProof/>
        </w:rPr>
        <w:fldChar w:fldCharType="separate"/>
      </w:r>
      <w:r>
        <w:rPr>
          <w:noProof/>
        </w:rPr>
        <w:t>78</w:t>
      </w:r>
      <w:r>
        <w:rPr>
          <w:noProof/>
        </w:rPr>
        <w:fldChar w:fldCharType="end"/>
      </w:r>
    </w:p>
    <w:p w14:paraId="70F1B13F" w14:textId="77777777" w:rsidR="00305326" w:rsidRDefault="00305326">
      <w:pPr>
        <w:pStyle w:val="42"/>
        <w:rPr>
          <w:rFonts w:asciiTheme="minorHAnsi" w:hAnsiTheme="minorHAnsi" w:cstheme="minorBidi"/>
          <w:noProof/>
          <w:kern w:val="2"/>
          <w:sz w:val="21"/>
          <w:szCs w:val="22"/>
          <w:lang w:val="en-US" w:eastAsia="zh-CN"/>
        </w:rPr>
      </w:pPr>
      <w:r>
        <w:rPr>
          <w:noProof/>
        </w:rPr>
        <w:t>5.41.2.1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_Toc136288402 \h </w:instrText>
      </w:r>
      <w:r>
        <w:rPr>
          <w:noProof/>
        </w:rPr>
      </w:r>
      <w:r>
        <w:rPr>
          <w:noProof/>
        </w:rPr>
        <w:fldChar w:fldCharType="separate"/>
      </w:r>
      <w:r>
        <w:rPr>
          <w:noProof/>
        </w:rPr>
        <w:t>78</w:t>
      </w:r>
      <w:r>
        <w:rPr>
          <w:noProof/>
        </w:rPr>
        <w:fldChar w:fldCharType="end"/>
      </w:r>
    </w:p>
    <w:p w14:paraId="0329A9A3" w14:textId="77777777" w:rsidR="00305326" w:rsidRDefault="00305326">
      <w:pPr>
        <w:pStyle w:val="42"/>
        <w:rPr>
          <w:rFonts w:asciiTheme="minorHAnsi" w:hAnsiTheme="minorHAnsi" w:cstheme="minorBidi"/>
          <w:noProof/>
          <w:kern w:val="2"/>
          <w:sz w:val="21"/>
          <w:szCs w:val="22"/>
          <w:lang w:val="en-US" w:eastAsia="zh-CN"/>
        </w:rPr>
      </w:pPr>
      <w:r>
        <w:rPr>
          <w:noProof/>
        </w:rPr>
        <w:t>5.41.2.2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_Toc136288403 \h </w:instrText>
      </w:r>
      <w:r>
        <w:rPr>
          <w:noProof/>
        </w:rPr>
      </w:r>
      <w:r>
        <w:rPr>
          <w:noProof/>
        </w:rPr>
        <w:fldChar w:fldCharType="separate"/>
      </w:r>
      <w:r>
        <w:rPr>
          <w:noProof/>
        </w:rPr>
        <w:t>79</w:t>
      </w:r>
      <w:r>
        <w:rPr>
          <w:noProof/>
        </w:rPr>
        <w:fldChar w:fldCharType="end"/>
      </w:r>
    </w:p>
    <w:p w14:paraId="705D8D7B" w14:textId="77777777" w:rsidR="00305326" w:rsidRDefault="00305326">
      <w:pPr>
        <w:pStyle w:val="22"/>
        <w:rPr>
          <w:rFonts w:asciiTheme="minorHAnsi" w:hAnsiTheme="minorHAnsi" w:cstheme="minorBidi"/>
          <w:noProof/>
          <w:kern w:val="2"/>
          <w:sz w:val="21"/>
          <w:szCs w:val="22"/>
          <w:lang w:val="en-US" w:eastAsia="zh-CN"/>
        </w:rPr>
      </w:pPr>
      <w:r>
        <w:rPr>
          <w:noProof/>
        </w:rPr>
        <w:t>5.42</w:t>
      </w:r>
      <w:r>
        <w:rPr>
          <w:rFonts w:asciiTheme="minorHAnsi" w:hAnsiTheme="minorHAnsi" w:cstheme="minorBidi"/>
          <w:noProof/>
          <w:kern w:val="2"/>
          <w:sz w:val="21"/>
          <w:szCs w:val="22"/>
          <w:lang w:val="en-US" w:eastAsia="zh-CN"/>
        </w:rPr>
        <w:tab/>
      </w:r>
      <w:r>
        <w:rPr>
          <w:noProof/>
        </w:rPr>
        <w:t>CA_n1-n46-n78</w:t>
      </w:r>
      <w:r>
        <w:rPr>
          <w:noProof/>
        </w:rPr>
        <w:tab/>
      </w:r>
      <w:r>
        <w:rPr>
          <w:noProof/>
        </w:rPr>
        <w:fldChar w:fldCharType="begin"/>
      </w:r>
      <w:r>
        <w:rPr>
          <w:noProof/>
        </w:rPr>
        <w:instrText xml:space="preserve"> PAGEREF _Toc136288404 \h </w:instrText>
      </w:r>
      <w:r>
        <w:rPr>
          <w:noProof/>
        </w:rPr>
      </w:r>
      <w:r>
        <w:rPr>
          <w:noProof/>
        </w:rPr>
        <w:fldChar w:fldCharType="separate"/>
      </w:r>
      <w:r>
        <w:rPr>
          <w:noProof/>
        </w:rPr>
        <w:t>79</w:t>
      </w:r>
      <w:r>
        <w:rPr>
          <w:noProof/>
        </w:rPr>
        <w:fldChar w:fldCharType="end"/>
      </w:r>
    </w:p>
    <w:p w14:paraId="50099B86" w14:textId="77777777" w:rsidR="00305326" w:rsidRDefault="00305326">
      <w:pPr>
        <w:pStyle w:val="33"/>
        <w:rPr>
          <w:rFonts w:asciiTheme="minorHAnsi" w:hAnsiTheme="minorHAnsi" w:cstheme="minorBidi"/>
          <w:noProof/>
          <w:kern w:val="2"/>
          <w:sz w:val="21"/>
          <w:szCs w:val="22"/>
          <w:lang w:val="en-US" w:eastAsia="zh-CN"/>
        </w:rPr>
      </w:pPr>
      <w:r>
        <w:rPr>
          <w:noProof/>
        </w:rPr>
        <w:t>5.42.1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_Toc136288405 \h </w:instrText>
      </w:r>
      <w:r>
        <w:rPr>
          <w:noProof/>
        </w:rPr>
      </w:r>
      <w:r>
        <w:rPr>
          <w:noProof/>
        </w:rPr>
        <w:fldChar w:fldCharType="separate"/>
      </w:r>
      <w:r>
        <w:rPr>
          <w:noProof/>
        </w:rPr>
        <w:t>79</w:t>
      </w:r>
      <w:r>
        <w:rPr>
          <w:noProof/>
        </w:rPr>
        <w:fldChar w:fldCharType="end"/>
      </w:r>
    </w:p>
    <w:p w14:paraId="1BA04D8E" w14:textId="77777777" w:rsidR="00305326" w:rsidRDefault="00305326">
      <w:pPr>
        <w:pStyle w:val="42"/>
        <w:rPr>
          <w:rFonts w:asciiTheme="minorHAnsi" w:hAnsiTheme="minorHAnsi" w:cstheme="minorBidi"/>
          <w:noProof/>
          <w:kern w:val="2"/>
          <w:sz w:val="21"/>
          <w:szCs w:val="22"/>
          <w:lang w:val="en-US" w:eastAsia="zh-CN"/>
        </w:rPr>
      </w:pPr>
      <w:r>
        <w:rPr>
          <w:noProof/>
        </w:rPr>
        <w:t>5.42.1.1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_Toc136288406 \h </w:instrText>
      </w:r>
      <w:r>
        <w:rPr>
          <w:noProof/>
        </w:rPr>
      </w:r>
      <w:r>
        <w:rPr>
          <w:noProof/>
        </w:rPr>
        <w:fldChar w:fldCharType="separate"/>
      </w:r>
      <w:r>
        <w:rPr>
          <w:noProof/>
        </w:rPr>
        <w:t>79</w:t>
      </w:r>
      <w:r>
        <w:rPr>
          <w:noProof/>
        </w:rPr>
        <w:fldChar w:fldCharType="end"/>
      </w:r>
    </w:p>
    <w:p w14:paraId="6FCC0D4F" w14:textId="77777777" w:rsidR="00305326" w:rsidRDefault="00305326">
      <w:pPr>
        <w:pStyle w:val="42"/>
        <w:rPr>
          <w:rFonts w:asciiTheme="minorHAnsi" w:hAnsiTheme="minorHAnsi" w:cstheme="minorBidi"/>
          <w:noProof/>
          <w:kern w:val="2"/>
          <w:sz w:val="21"/>
          <w:szCs w:val="22"/>
          <w:lang w:val="en-US" w:eastAsia="zh-CN"/>
        </w:rPr>
      </w:pPr>
      <w:r>
        <w:rPr>
          <w:noProof/>
        </w:rPr>
        <w:t>5.42.1.2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_Toc136288407 \h </w:instrText>
      </w:r>
      <w:r>
        <w:rPr>
          <w:noProof/>
        </w:rPr>
      </w:r>
      <w:r>
        <w:rPr>
          <w:noProof/>
        </w:rPr>
        <w:fldChar w:fldCharType="separate"/>
      </w:r>
      <w:r>
        <w:rPr>
          <w:noProof/>
        </w:rPr>
        <w:t>80</w:t>
      </w:r>
      <w:r>
        <w:rPr>
          <w:noProof/>
        </w:rPr>
        <w:fldChar w:fldCharType="end"/>
      </w:r>
    </w:p>
    <w:p w14:paraId="02278FE8" w14:textId="77777777" w:rsidR="00305326" w:rsidRDefault="00305326">
      <w:pPr>
        <w:pStyle w:val="42"/>
        <w:rPr>
          <w:rFonts w:asciiTheme="minorHAnsi" w:hAnsiTheme="minorHAnsi" w:cstheme="minorBidi"/>
          <w:noProof/>
          <w:kern w:val="2"/>
          <w:sz w:val="21"/>
          <w:szCs w:val="22"/>
          <w:lang w:val="en-US" w:eastAsia="zh-CN"/>
        </w:rPr>
      </w:pPr>
      <w:r>
        <w:rPr>
          <w:noProof/>
        </w:rPr>
        <w:t>5.42.1.3</w:t>
      </w:r>
      <w:r>
        <w:rPr>
          <w:rFonts w:asciiTheme="minorHAnsi" w:hAnsiTheme="minorHAnsi" w:cstheme="minorBidi"/>
          <w:noProof/>
          <w:kern w:val="2"/>
          <w:sz w:val="21"/>
          <w:szCs w:val="22"/>
          <w:lang w:val="en-US" w:eastAsia="zh-CN"/>
        </w:rPr>
        <w:tab/>
      </w:r>
      <w:r>
        <w:rPr>
          <w:noProof/>
        </w:rPr>
        <w:t>∆T</w:t>
      </w:r>
      <w:r w:rsidRPr="00BA6DE6">
        <w:rPr>
          <w:noProof/>
          <w:vertAlign w:val="subscript"/>
        </w:rPr>
        <w:t>IB,c</w:t>
      </w:r>
      <w:r>
        <w:rPr>
          <w:noProof/>
        </w:rPr>
        <w:t xml:space="preserve"> and ∆R</w:t>
      </w:r>
      <w:r w:rsidRPr="00BA6DE6">
        <w:rPr>
          <w:noProof/>
          <w:vertAlign w:val="subscript"/>
        </w:rPr>
        <w:t>IB,c</w:t>
      </w:r>
      <w:r>
        <w:rPr>
          <w:noProof/>
        </w:rPr>
        <w:t xml:space="preserve"> values</w:t>
      </w:r>
      <w:r>
        <w:rPr>
          <w:noProof/>
        </w:rPr>
        <w:tab/>
      </w:r>
      <w:r>
        <w:rPr>
          <w:noProof/>
        </w:rPr>
        <w:fldChar w:fldCharType="begin"/>
      </w:r>
      <w:r>
        <w:rPr>
          <w:noProof/>
        </w:rPr>
        <w:instrText xml:space="preserve"> PAGEREF _Toc136288408 \h </w:instrText>
      </w:r>
      <w:r>
        <w:rPr>
          <w:noProof/>
        </w:rPr>
      </w:r>
      <w:r>
        <w:rPr>
          <w:noProof/>
        </w:rPr>
        <w:fldChar w:fldCharType="separate"/>
      </w:r>
      <w:r>
        <w:rPr>
          <w:noProof/>
        </w:rPr>
        <w:t>80</w:t>
      </w:r>
      <w:r>
        <w:rPr>
          <w:noProof/>
        </w:rPr>
        <w:fldChar w:fldCharType="end"/>
      </w:r>
    </w:p>
    <w:p w14:paraId="42C862AA" w14:textId="77777777" w:rsidR="00305326" w:rsidRDefault="00305326">
      <w:pPr>
        <w:pStyle w:val="33"/>
        <w:rPr>
          <w:rFonts w:asciiTheme="minorHAnsi" w:hAnsiTheme="minorHAnsi" w:cstheme="minorBidi"/>
          <w:noProof/>
          <w:kern w:val="2"/>
          <w:sz w:val="21"/>
          <w:szCs w:val="22"/>
          <w:lang w:val="en-US" w:eastAsia="zh-CN"/>
        </w:rPr>
      </w:pPr>
      <w:r>
        <w:rPr>
          <w:noProof/>
        </w:rPr>
        <w:t>5.42.2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_Toc136288409 \h </w:instrText>
      </w:r>
      <w:r>
        <w:rPr>
          <w:noProof/>
        </w:rPr>
      </w:r>
      <w:r>
        <w:rPr>
          <w:noProof/>
        </w:rPr>
        <w:fldChar w:fldCharType="separate"/>
      </w:r>
      <w:r>
        <w:rPr>
          <w:noProof/>
        </w:rPr>
        <w:t>81</w:t>
      </w:r>
      <w:r>
        <w:rPr>
          <w:noProof/>
        </w:rPr>
        <w:fldChar w:fldCharType="end"/>
      </w:r>
    </w:p>
    <w:p w14:paraId="1C7DF41F" w14:textId="77777777" w:rsidR="00305326" w:rsidRDefault="00305326">
      <w:pPr>
        <w:pStyle w:val="42"/>
        <w:rPr>
          <w:rFonts w:asciiTheme="minorHAnsi" w:hAnsiTheme="minorHAnsi" w:cstheme="minorBidi"/>
          <w:noProof/>
          <w:kern w:val="2"/>
          <w:sz w:val="21"/>
          <w:szCs w:val="22"/>
          <w:lang w:val="en-US" w:eastAsia="zh-CN"/>
        </w:rPr>
      </w:pPr>
      <w:r>
        <w:rPr>
          <w:noProof/>
        </w:rPr>
        <w:t>5.42.2.1</w:t>
      </w:r>
      <w:r>
        <w:rPr>
          <w:rFonts w:asciiTheme="minorHAnsi" w:hAnsiTheme="minorHAnsi" w:cstheme="minorBidi"/>
          <w:noProof/>
          <w:kern w:val="2"/>
          <w:sz w:val="21"/>
          <w:szCs w:val="22"/>
          <w:lang w:val="en-US" w:eastAsia="zh-CN"/>
        </w:rPr>
        <w:tab/>
      </w:r>
      <w:r>
        <w:rPr>
          <w:noProof/>
        </w:rPr>
        <w:t>Co-existence studies</w:t>
      </w:r>
      <w:r>
        <w:rPr>
          <w:noProof/>
        </w:rPr>
        <w:tab/>
      </w:r>
      <w:r>
        <w:rPr>
          <w:noProof/>
        </w:rPr>
        <w:fldChar w:fldCharType="begin"/>
      </w:r>
      <w:r>
        <w:rPr>
          <w:noProof/>
        </w:rPr>
        <w:instrText xml:space="preserve"> PAGEREF _Toc136288410 \h </w:instrText>
      </w:r>
      <w:r>
        <w:rPr>
          <w:noProof/>
        </w:rPr>
      </w:r>
      <w:r>
        <w:rPr>
          <w:noProof/>
        </w:rPr>
        <w:fldChar w:fldCharType="separate"/>
      </w:r>
      <w:r>
        <w:rPr>
          <w:noProof/>
        </w:rPr>
        <w:t>81</w:t>
      </w:r>
      <w:r>
        <w:rPr>
          <w:noProof/>
        </w:rPr>
        <w:fldChar w:fldCharType="end"/>
      </w:r>
    </w:p>
    <w:p w14:paraId="270B0402" w14:textId="77777777" w:rsidR="00305326" w:rsidRDefault="00305326">
      <w:pPr>
        <w:pStyle w:val="42"/>
        <w:rPr>
          <w:rFonts w:asciiTheme="minorHAnsi" w:hAnsiTheme="minorHAnsi" w:cstheme="minorBidi"/>
          <w:noProof/>
          <w:kern w:val="2"/>
          <w:sz w:val="21"/>
          <w:szCs w:val="22"/>
          <w:lang w:val="en-US" w:eastAsia="zh-CN"/>
        </w:rPr>
      </w:pPr>
      <w:r>
        <w:rPr>
          <w:noProof/>
        </w:rPr>
        <w:t>5.42.2.2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_Toc136288411 \h </w:instrText>
      </w:r>
      <w:r>
        <w:rPr>
          <w:noProof/>
        </w:rPr>
      </w:r>
      <w:r>
        <w:rPr>
          <w:noProof/>
        </w:rPr>
        <w:fldChar w:fldCharType="separate"/>
      </w:r>
      <w:r>
        <w:rPr>
          <w:noProof/>
        </w:rPr>
        <w:t>81</w:t>
      </w:r>
      <w:r>
        <w:rPr>
          <w:noProof/>
        </w:rPr>
        <w:fldChar w:fldCharType="end"/>
      </w:r>
    </w:p>
    <w:p w14:paraId="6CA583C9" w14:textId="77777777" w:rsidR="00305326" w:rsidRDefault="00305326">
      <w:pPr>
        <w:pStyle w:val="22"/>
        <w:rPr>
          <w:rFonts w:asciiTheme="minorHAnsi" w:hAnsiTheme="minorHAnsi" w:cstheme="minorBidi"/>
          <w:noProof/>
          <w:kern w:val="2"/>
          <w:sz w:val="21"/>
          <w:szCs w:val="22"/>
          <w:lang w:val="en-US" w:eastAsia="zh-CN"/>
        </w:rPr>
      </w:pPr>
      <w:r>
        <w:rPr>
          <w:noProof/>
        </w:rPr>
        <w:t>5.43</w:t>
      </w:r>
      <w:r>
        <w:rPr>
          <w:rFonts w:asciiTheme="minorHAnsi" w:hAnsiTheme="minorHAnsi" w:cstheme="minorBidi"/>
          <w:noProof/>
          <w:kern w:val="2"/>
          <w:sz w:val="21"/>
          <w:szCs w:val="22"/>
          <w:lang w:val="en-US" w:eastAsia="zh-CN"/>
        </w:rPr>
        <w:tab/>
      </w:r>
      <w:r>
        <w:rPr>
          <w:noProof/>
        </w:rPr>
        <w:t>CA_n25-n66-n85</w:t>
      </w:r>
      <w:r>
        <w:rPr>
          <w:noProof/>
        </w:rPr>
        <w:tab/>
      </w:r>
      <w:r>
        <w:rPr>
          <w:noProof/>
        </w:rPr>
        <w:fldChar w:fldCharType="begin"/>
      </w:r>
      <w:r>
        <w:rPr>
          <w:noProof/>
        </w:rPr>
        <w:instrText xml:space="preserve"> PAGEREF _Toc136288412 \h </w:instrText>
      </w:r>
      <w:r>
        <w:rPr>
          <w:noProof/>
        </w:rPr>
      </w:r>
      <w:r>
        <w:rPr>
          <w:noProof/>
        </w:rPr>
        <w:fldChar w:fldCharType="separate"/>
      </w:r>
      <w:r>
        <w:rPr>
          <w:noProof/>
        </w:rPr>
        <w:t>82</w:t>
      </w:r>
      <w:r>
        <w:rPr>
          <w:noProof/>
        </w:rPr>
        <w:fldChar w:fldCharType="end"/>
      </w:r>
    </w:p>
    <w:p w14:paraId="24BDA5AA" w14:textId="77777777" w:rsidR="00305326" w:rsidRDefault="00305326">
      <w:pPr>
        <w:pStyle w:val="33"/>
        <w:rPr>
          <w:rFonts w:asciiTheme="minorHAnsi" w:hAnsiTheme="minorHAnsi" w:cstheme="minorBidi"/>
          <w:noProof/>
          <w:kern w:val="2"/>
          <w:sz w:val="21"/>
          <w:szCs w:val="22"/>
          <w:lang w:val="en-US" w:eastAsia="zh-CN"/>
        </w:rPr>
      </w:pPr>
      <w:r>
        <w:rPr>
          <w:noProof/>
        </w:rPr>
        <w:t>5.43.1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_Toc136288413 \h </w:instrText>
      </w:r>
      <w:r>
        <w:rPr>
          <w:noProof/>
        </w:rPr>
      </w:r>
      <w:r>
        <w:rPr>
          <w:noProof/>
        </w:rPr>
        <w:fldChar w:fldCharType="separate"/>
      </w:r>
      <w:r>
        <w:rPr>
          <w:noProof/>
        </w:rPr>
        <w:t>82</w:t>
      </w:r>
      <w:r>
        <w:rPr>
          <w:noProof/>
        </w:rPr>
        <w:fldChar w:fldCharType="end"/>
      </w:r>
    </w:p>
    <w:p w14:paraId="1A89371D" w14:textId="77777777" w:rsidR="00305326" w:rsidRDefault="00305326">
      <w:pPr>
        <w:pStyle w:val="42"/>
        <w:rPr>
          <w:rFonts w:asciiTheme="minorHAnsi" w:hAnsiTheme="minorHAnsi" w:cstheme="minorBidi"/>
          <w:noProof/>
          <w:kern w:val="2"/>
          <w:sz w:val="21"/>
          <w:szCs w:val="22"/>
          <w:lang w:val="en-US" w:eastAsia="zh-CN"/>
        </w:rPr>
      </w:pPr>
      <w:r>
        <w:rPr>
          <w:noProof/>
        </w:rPr>
        <w:t>5.43.1.1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_Toc136288414 \h </w:instrText>
      </w:r>
      <w:r>
        <w:rPr>
          <w:noProof/>
        </w:rPr>
      </w:r>
      <w:r>
        <w:rPr>
          <w:noProof/>
        </w:rPr>
        <w:fldChar w:fldCharType="separate"/>
      </w:r>
      <w:r>
        <w:rPr>
          <w:noProof/>
        </w:rPr>
        <w:t>82</w:t>
      </w:r>
      <w:r>
        <w:rPr>
          <w:noProof/>
        </w:rPr>
        <w:fldChar w:fldCharType="end"/>
      </w:r>
    </w:p>
    <w:p w14:paraId="1D140A89" w14:textId="77777777" w:rsidR="00305326" w:rsidRDefault="00305326">
      <w:pPr>
        <w:pStyle w:val="42"/>
        <w:rPr>
          <w:rFonts w:asciiTheme="minorHAnsi" w:hAnsiTheme="minorHAnsi" w:cstheme="minorBidi"/>
          <w:noProof/>
          <w:kern w:val="2"/>
          <w:sz w:val="21"/>
          <w:szCs w:val="22"/>
          <w:lang w:val="en-US" w:eastAsia="zh-CN"/>
        </w:rPr>
      </w:pPr>
      <w:r>
        <w:rPr>
          <w:noProof/>
        </w:rPr>
        <w:lastRenderedPageBreak/>
        <w:t>5.43.1.2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_Toc136288415 \h </w:instrText>
      </w:r>
      <w:r>
        <w:rPr>
          <w:noProof/>
        </w:rPr>
      </w:r>
      <w:r>
        <w:rPr>
          <w:noProof/>
        </w:rPr>
        <w:fldChar w:fldCharType="separate"/>
      </w:r>
      <w:r>
        <w:rPr>
          <w:noProof/>
        </w:rPr>
        <w:t>82</w:t>
      </w:r>
      <w:r>
        <w:rPr>
          <w:noProof/>
        </w:rPr>
        <w:fldChar w:fldCharType="end"/>
      </w:r>
    </w:p>
    <w:p w14:paraId="24E4E9AF" w14:textId="77777777" w:rsidR="00305326" w:rsidRDefault="00305326">
      <w:pPr>
        <w:pStyle w:val="42"/>
        <w:rPr>
          <w:rFonts w:asciiTheme="minorHAnsi" w:hAnsiTheme="minorHAnsi" w:cstheme="minorBidi"/>
          <w:noProof/>
          <w:kern w:val="2"/>
          <w:sz w:val="21"/>
          <w:szCs w:val="22"/>
          <w:lang w:val="en-US" w:eastAsia="zh-CN"/>
        </w:rPr>
      </w:pPr>
      <w:r>
        <w:rPr>
          <w:noProof/>
        </w:rPr>
        <w:t>5.43.1.3</w:t>
      </w:r>
      <w:r>
        <w:rPr>
          <w:rFonts w:asciiTheme="minorHAnsi" w:hAnsiTheme="minorHAnsi" w:cstheme="minorBidi"/>
          <w:noProof/>
          <w:kern w:val="2"/>
          <w:sz w:val="21"/>
          <w:szCs w:val="22"/>
          <w:lang w:val="en-US" w:eastAsia="zh-CN"/>
        </w:rPr>
        <w:tab/>
      </w:r>
      <w:r>
        <w:rPr>
          <w:noProof/>
        </w:rPr>
        <w:t>∆T</w:t>
      </w:r>
      <w:r w:rsidRPr="00BA6DE6">
        <w:rPr>
          <w:noProof/>
          <w:vertAlign w:val="subscript"/>
        </w:rPr>
        <w:t>IB,c</w:t>
      </w:r>
      <w:r>
        <w:rPr>
          <w:noProof/>
        </w:rPr>
        <w:t xml:space="preserve"> and ∆R</w:t>
      </w:r>
      <w:r w:rsidRPr="00BA6DE6">
        <w:rPr>
          <w:noProof/>
          <w:vertAlign w:val="subscript"/>
        </w:rPr>
        <w:t>IB,c</w:t>
      </w:r>
      <w:r>
        <w:rPr>
          <w:noProof/>
        </w:rPr>
        <w:t xml:space="preserve"> values</w:t>
      </w:r>
      <w:r>
        <w:rPr>
          <w:noProof/>
        </w:rPr>
        <w:tab/>
      </w:r>
      <w:r>
        <w:rPr>
          <w:noProof/>
        </w:rPr>
        <w:fldChar w:fldCharType="begin"/>
      </w:r>
      <w:r>
        <w:rPr>
          <w:noProof/>
        </w:rPr>
        <w:instrText xml:space="preserve"> PAGEREF _Toc136288416 \h </w:instrText>
      </w:r>
      <w:r>
        <w:rPr>
          <w:noProof/>
        </w:rPr>
      </w:r>
      <w:r>
        <w:rPr>
          <w:noProof/>
        </w:rPr>
        <w:fldChar w:fldCharType="separate"/>
      </w:r>
      <w:r>
        <w:rPr>
          <w:noProof/>
        </w:rPr>
        <w:t>82</w:t>
      </w:r>
      <w:r>
        <w:rPr>
          <w:noProof/>
        </w:rPr>
        <w:fldChar w:fldCharType="end"/>
      </w:r>
    </w:p>
    <w:p w14:paraId="7CE5B616" w14:textId="77777777" w:rsidR="00305326" w:rsidRDefault="00305326">
      <w:pPr>
        <w:pStyle w:val="33"/>
        <w:rPr>
          <w:rFonts w:asciiTheme="minorHAnsi" w:hAnsiTheme="minorHAnsi" w:cstheme="minorBidi"/>
          <w:noProof/>
          <w:kern w:val="2"/>
          <w:sz w:val="21"/>
          <w:szCs w:val="22"/>
          <w:lang w:val="en-US" w:eastAsia="zh-CN"/>
        </w:rPr>
      </w:pPr>
      <w:r>
        <w:rPr>
          <w:noProof/>
        </w:rPr>
        <w:t>5.43.2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_Toc136288417 \h </w:instrText>
      </w:r>
      <w:r>
        <w:rPr>
          <w:noProof/>
        </w:rPr>
      </w:r>
      <w:r>
        <w:rPr>
          <w:noProof/>
        </w:rPr>
        <w:fldChar w:fldCharType="separate"/>
      </w:r>
      <w:r>
        <w:rPr>
          <w:noProof/>
        </w:rPr>
        <w:t>82</w:t>
      </w:r>
      <w:r>
        <w:rPr>
          <w:noProof/>
        </w:rPr>
        <w:fldChar w:fldCharType="end"/>
      </w:r>
    </w:p>
    <w:p w14:paraId="13877031" w14:textId="77777777" w:rsidR="00305326" w:rsidRDefault="00305326">
      <w:pPr>
        <w:pStyle w:val="42"/>
        <w:rPr>
          <w:rFonts w:asciiTheme="minorHAnsi" w:hAnsiTheme="minorHAnsi" w:cstheme="minorBidi"/>
          <w:noProof/>
          <w:kern w:val="2"/>
          <w:sz w:val="21"/>
          <w:szCs w:val="22"/>
          <w:lang w:val="en-US" w:eastAsia="zh-CN"/>
        </w:rPr>
      </w:pPr>
      <w:r>
        <w:rPr>
          <w:noProof/>
        </w:rPr>
        <w:t>5.43.2.1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_Toc136288418 \h </w:instrText>
      </w:r>
      <w:r>
        <w:rPr>
          <w:noProof/>
        </w:rPr>
      </w:r>
      <w:r>
        <w:rPr>
          <w:noProof/>
        </w:rPr>
        <w:fldChar w:fldCharType="separate"/>
      </w:r>
      <w:r>
        <w:rPr>
          <w:noProof/>
        </w:rPr>
        <w:t>82</w:t>
      </w:r>
      <w:r>
        <w:rPr>
          <w:noProof/>
        </w:rPr>
        <w:fldChar w:fldCharType="end"/>
      </w:r>
    </w:p>
    <w:p w14:paraId="4DE7C790" w14:textId="77777777" w:rsidR="00305326" w:rsidRDefault="00305326">
      <w:pPr>
        <w:pStyle w:val="42"/>
        <w:rPr>
          <w:rFonts w:asciiTheme="minorHAnsi" w:hAnsiTheme="minorHAnsi" w:cstheme="minorBidi"/>
          <w:noProof/>
          <w:kern w:val="2"/>
          <w:sz w:val="21"/>
          <w:szCs w:val="22"/>
          <w:lang w:val="en-US" w:eastAsia="zh-CN"/>
        </w:rPr>
      </w:pPr>
      <w:r>
        <w:rPr>
          <w:noProof/>
        </w:rPr>
        <w:t>5.43.2.2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_Toc136288419 \h </w:instrText>
      </w:r>
      <w:r>
        <w:rPr>
          <w:noProof/>
        </w:rPr>
      </w:r>
      <w:r>
        <w:rPr>
          <w:noProof/>
        </w:rPr>
        <w:fldChar w:fldCharType="separate"/>
      </w:r>
      <w:r>
        <w:rPr>
          <w:noProof/>
        </w:rPr>
        <w:t>83</w:t>
      </w:r>
      <w:r>
        <w:rPr>
          <w:noProof/>
        </w:rPr>
        <w:fldChar w:fldCharType="end"/>
      </w:r>
    </w:p>
    <w:p w14:paraId="4FDFCF41" w14:textId="77777777" w:rsidR="00305326" w:rsidRDefault="00305326">
      <w:pPr>
        <w:pStyle w:val="22"/>
        <w:rPr>
          <w:rFonts w:asciiTheme="minorHAnsi" w:hAnsiTheme="minorHAnsi" w:cstheme="minorBidi"/>
          <w:noProof/>
          <w:kern w:val="2"/>
          <w:sz w:val="21"/>
          <w:szCs w:val="22"/>
          <w:lang w:val="en-US" w:eastAsia="zh-CN"/>
        </w:rPr>
      </w:pPr>
      <w:r>
        <w:rPr>
          <w:noProof/>
        </w:rPr>
        <w:t>5.44</w:t>
      </w:r>
      <w:r>
        <w:rPr>
          <w:rFonts w:asciiTheme="minorHAnsi" w:hAnsiTheme="minorHAnsi" w:cstheme="minorBidi"/>
          <w:noProof/>
          <w:kern w:val="2"/>
          <w:sz w:val="21"/>
          <w:szCs w:val="22"/>
          <w:lang w:val="en-US" w:eastAsia="zh-CN"/>
        </w:rPr>
        <w:tab/>
      </w:r>
      <w:r>
        <w:rPr>
          <w:noProof/>
        </w:rPr>
        <w:t>CA_n3-n7-n67</w:t>
      </w:r>
      <w:r>
        <w:rPr>
          <w:noProof/>
        </w:rPr>
        <w:tab/>
      </w:r>
      <w:r>
        <w:rPr>
          <w:noProof/>
        </w:rPr>
        <w:fldChar w:fldCharType="begin"/>
      </w:r>
      <w:r>
        <w:rPr>
          <w:noProof/>
        </w:rPr>
        <w:instrText xml:space="preserve"> PAGEREF _Toc136288420 \h </w:instrText>
      </w:r>
      <w:r>
        <w:rPr>
          <w:noProof/>
        </w:rPr>
      </w:r>
      <w:r>
        <w:rPr>
          <w:noProof/>
        </w:rPr>
        <w:fldChar w:fldCharType="separate"/>
      </w:r>
      <w:r>
        <w:rPr>
          <w:noProof/>
        </w:rPr>
        <w:t>83</w:t>
      </w:r>
      <w:r>
        <w:rPr>
          <w:noProof/>
        </w:rPr>
        <w:fldChar w:fldCharType="end"/>
      </w:r>
    </w:p>
    <w:p w14:paraId="581ED8B0" w14:textId="77777777" w:rsidR="00305326" w:rsidRDefault="00305326">
      <w:pPr>
        <w:pStyle w:val="33"/>
        <w:rPr>
          <w:rFonts w:asciiTheme="minorHAnsi" w:hAnsiTheme="minorHAnsi" w:cstheme="minorBidi"/>
          <w:noProof/>
          <w:kern w:val="2"/>
          <w:sz w:val="21"/>
          <w:szCs w:val="22"/>
          <w:lang w:val="en-US" w:eastAsia="zh-CN"/>
        </w:rPr>
      </w:pPr>
      <w:r>
        <w:rPr>
          <w:noProof/>
        </w:rPr>
        <w:t>5.44.1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_Toc136288421 \h </w:instrText>
      </w:r>
      <w:r>
        <w:rPr>
          <w:noProof/>
        </w:rPr>
      </w:r>
      <w:r>
        <w:rPr>
          <w:noProof/>
        </w:rPr>
        <w:fldChar w:fldCharType="separate"/>
      </w:r>
      <w:r>
        <w:rPr>
          <w:noProof/>
        </w:rPr>
        <w:t>83</w:t>
      </w:r>
      <w:r>
        <w:rPr>
          <w:noProof/>
        </w:rPr>
        <w:fldChar w:fldCharType="end"/>
      </w:r>
    </w:p>
    <w:p w14:paraId="326BBD3E" w14:textId="77777777" w:rsidR="00305326" w:rsidRDefault="00305326">
      <w:pPr>
        <w:pStyle w:val="42"/>
        <w:rPr>
          <w:rFonts w:asciiTheme="minorHAnsi" w:hAnsiTheme="minorHAnsi" w:cstheme="minorBidi"/>
          <w:noProof/>
          <w:kern w:val="2"/>
          <w:sz w:val="21"/>
          <w:szCs w:val="22"/>
          <w:lang w:val="en-US" w:eastAsia="zh-CN"/>
        </w:rPr>
      </w:pPr>
      <w:r>
        <w:rPr>
          <w:noProof/>
        </w:rPr>
        <w:t>5.44.1.1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_Toc136288422 \h </w:instrText>
      </w:r>
      <w:r>
        <w:rPr>
          <w:noProof/>
        </w:rPr>
      </w:r>
      <w:r>
        <w:rPr>
          <w:noProof/>
        </w:rPr>
        <w:fldChar w:fldCharType="separate"/>
      </w:r>
      <w:r>
        <w:rPr>
          <w:noProof/>
        </w:rPr>
        <w:t>83</w:t>
      </w:r>
      <w:r>
        <w:rPr>
          <w:noProof/>
        </w:rPr>
        <w:fldChar w:fldCharType="end"/>
      </w:r>
    </w:p>
    <w:p w14:paraId="6A47BD2D" w14:textId="77777777" w:rsidR="00305326" w:rsidRDefault="00305326">
      <w:pPr>
        <w:pStyle w:val="42"/>
        <w:rPr>
          <w:rFonts w:asciiTheme="minorHAnsi" w:hAnsiTheme="minorHAnsi" w:cstheme="minorBidi"/>
          <w:noProof/>
          <w:kern w:val="2"/>
          <w:sz w:val="21"/>
          <w:szCs w:val="22"/>
          <w:lang w:val="en-US" w:eastAsia="zh-CN"/>
        </w:rPr>
      </w:pPr>
      <w:r>
        <w:rPr>
          <w:noProof/>
        </w:rPr>
        <w:t>5.44.1.2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_Toc136288423 \h </w:instrText>
      </w:r>
      <w:r>
        <w:rPr>
          <w:noProof/>
        </w:rPr>
      </w:r>
      <w:r>
        <w:rPr>
          <w:noProof/>
        </w:rPr>
        <w:fldChar w:fldCharType="separate"/>
      </w:r>
      <w:r>
        <w:rPr>
          <w:noProof/>
        </w:rPr>
        <w:t>83</w:t>
      </w:r>
      <w:r>
        <w:rPr>
          <w:noProof/>
        </w:rPr>
        <w:fldChar w:fldCharType="end"/>
      </w:r>
    </w:p>
    <w:p w14:paraId="5D315664" w14:textId="77777777" w:rsidR="00305326" w:rsidRDefault="00305326">
      <w:pPr>
        <w:pStyle w:val="42"/>
        <w:rPr>
          <w:rFonts w:asciiTheme="minorHAnsi" w:hAnsiTheme="minorHAnsi" w:cstheme="minorBidi"/>
          <w:noProof/>
          <w:kern w:val="2"/>
          <w:sz w:val="21"/>
          <w:szCs w:val="22"/>
          <w:lang w:val="en-US" w:eastAsia="zh-CN"/>
        </w:rPr>
      </w:pPr>
      <w:r>
        <w:rPr>
          <w:noProof/>
        </w:rPr>
        <w:t>5.44.1.3</w:t>
      </w:r>
      <w:r>
        <w:rPr>
          <w:rFonts w:asciiTheme="minorHAnsi" w:hAnsiTheme="minorHAnsi" w:cstheme="minorBidi"/>
          <w:noProof/>
          <w:kern w:val="2"/>
          <w:sz w:val="21"/>
          <w:szCs w:val="22"/>
          <w:lang w:val="en-US" w:eastAsia="zh-CN"/>
        </w:rPr>
        <w:tab/>
      </w:r>
      <w:r>
        <w:rPr>
          <w:noProof/>
        </w:rPr>
        <w:t>∆T</w:t>
      </w:r>
      <w:r w:rsidRPr="00BA6DE6">
        <w:rPr>
          <w:noProof/>
          <w:vertAlign w:val="subscript"/>
        </w:rPr>
        <w:t>IB,c</w:t>
      </w:r>
      <w:r>
        <w:rPr>
          <w:noProof/>
        </w:rPr>
        <w:t xml:space="preserve"> and ∆R</w:t>
      </w:r>
      <w:r w:rsidRPr="00BA6DE6">
        <w:rPr>
          <w:noProof/>
          <w:vertAlign w:val="subscript"/>
        </w:rPr>
        <w:t>IB,c</w:t>
      </w:r>
      <w:r>
        <w:rPr>
          <w:noProof/>
        </w:rPr>
        <w:t xml:space="preserve"> values</w:t>
      </w:r>
      <w:r>
        <w:rPr>
          <w:noProof/>
        </w:rPr>
        <w:tab/>
      </w:r>
      <w:r>
        <w:rPr>
          <w:noProof/>
        </w:rPr>
        <w:fldChar w:fldCharType="begin"/>
      </w:r>
      <w:r>
        <w:rPr>
          <w:noProof/>
        </w:rPr>
        <w:instrText xml:space="preserve"> PAGEREF _Toc136288424 \h </w:instrText>
      </w:r>
      <w:r>
        <w:rPr>
          <w:noProof/>
        </w:rPr>
      </w:r>
      <w:r>
        <w:rPr>
          <w:noProof/>
        </w:rPr>
        <w:fldChar w:fldCharType="separate"/>
      </w:r>
      <w:r>
        <w:rPr>
          <w:noProof/>
        </w:rPr>
        <w:t>83</w:t>
      </w:r>
      <w:r>
        <w:rPr>
          <w:noProof/>
        </w:rPr>
        <w:fldChar w:fldCharType="end"/>
      </w:r>
    </w:p>
    <w:p w14:paraId="48CC1B83" w14:textId="77777777" w:rsidR="00305326" w:rsidRDefault="00305326">
      <w:pPr>
        <w:pStyle w:val="33"/>
        <w:rPr>
          <w:rFonts w:asciiTheme="minorHAnsi" w:hAnsiTheme="minorHAnsi" w:cstheme="minorBidi"/>
          <w:noProof/>
          <w:kern w:val="2"/>
          <w:sz w:val="21"/>
          <w:szCs w:val="22"/>
          <w:lang w:val="en-US" w:eastAsia="zh-CN"/>
        </w:rPr>
      </w:pPr>
      <w:r>
        <w:rPr>
          <w:noProof/>
        </w:rPr>
        <w:t>5.44.2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_Toc136288425 \h </w:instrText>
      </w:r>
      <w:r>
        <w:rPr>
          <w:noProof/>
        </w:rPr>
      </w:r>
      <w:r>
        <w:rPr>
          <w:noProof/>
        </w:rPr>
        <w:fldChar w:fldCharType="separate"/>
      </w:r>
      <w:r>
        <w:rPr>
          <w:noProof/>
        </w:rPr>
        <w:t>84</w:t>
      </w:r>
      <w:r>
        <w:rPr>
          <w:noProof/>
        </w:rPr>
        <w:fldChar w:fldCharType="end"/>
      </w:r>
    </w:p>
    <w:p w14:paraId="59483A9E" w14:textId="77777777" w:rsidR="00305326" w:rsidRDefault="00305326">
      <w:pPr>
        <w:pStyle w:val="42"/>
        <w:rPr>
          <w:rFonts w:asciiTheme="minorHAnsi" w:hAnsiTheme="minorHAnsi" w:cstheme="minorBidi"/>
          <w:noProof/>
          <w:kern w:val="2"/>
          <w:sz w:val="21"/>
          <w:szCs w:val="22"/>
          <w:lang w:val="en-US" w:eastAsia="zh-CN"/>
        </w:rPr>
      </w:pPr>
      <w:r>
        <w:rPr>
          <w:noProof/>
        </w:rPr>
        <w:t>5.44.2.1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_Toc136288426 \h </w:instrText>
      </w:r>
      <w:r>
        <w:rPr>
          <w:noProof/>
        </w:rPr>
      </w:r>
      <w:r>
        <w:rPr>
          <w:noProof/>
        </w:rPr>
        <w:fldChar w:fldCharType="separate"/>
      </w:r>
      <w:r>
        <w:rPr>
          <w:noProof/>
        </w:rPr>
        <w:t>84</w:t>
      </w:r>
      <w:r>
        <w:rPr>
          <w:noProof/>
        </w:rPr>
        <w:fldChar w:fldCharType="end"/>
      </w:r>
    </w:p>
    <w:p w14:paraId="42FDAAEC" w14:textId="77777777" w:rsidR="00305326" w:rsidRDefault="00305326">
      <w:pPr>
        <w:pStyle w:val="42"/>
        <w:rPr>
          <w:rFonts w:asciiTheme="minorHAnsi" w:hAnsiTheme="minorHAnsi" w:cstheme="minorBidi"/>
          <w:noProof/>
          <w:kern w:val="2"/>
          <w:sz w:val="21"/>
          <w:szCs w:val="22"/>
          <w:lang w:val="en-US" w:eastAsia="zh-CN"/>
        </w:rPr>
      </w:pPr>
      <w:r>
        <w:rPr>
          <w:noProof/>
        </w:rPr>
        <w:t>5.44.2.2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_Toc136288427 \h </w:instrText>
      </w:r>
      <w:r>
        <w:rPr>
          <w:noProof/>
        </w:rPr>
      </w:r>
      <w:r>
        <w:rPr>
          <w:noProof/>
        </w:rPr>
        <w:fldChar w:fldCharType="separate"/>
      </w:r>
      <w:r>
        <w:rPr>
          <w:noProof/>
        </w:rPr>
        <w:t>84</w:t>
      </w:r>
      <w:r>
        <w:rPr>
          <w:noProof/>
        </w:rPr>
        <w:fldChar w:fldCharType="end"/>
      </w:r>
    </w:p>
    <w:p w14:paraId="1892EC50" w14:textId="77777777" w:rsidR="00305326" w:rsidRDefault="00305326">
      <w:pPr>
        <w:pStyle w:val="22"/>
        <w:rPr>
          <w:rFonts w:asciiTheme="minorHAnsi" w:hAnsiTheme="minorHAnsi" w:cstheme="minorBidi"/>
          <w:noProof/>
          <w:kern w:val="2"/>
          <w:sz w:val="21"/>
          <w:szCs w:val="22"/>
          <w:lang w:val="en-US" w:eastAsia="zh-CN"/>
        </w:rPr>
      </w:pPr>
      <w:r>
        <w:rPr>
          <w:noProof/>
        </w:rPr>
        <w:t>5.45</w:t>
      </w:r>
      <w:r>
        <w:rPr>
          <w:rFonts w:asciiTheme="minorHAnsi" w:hAnsiTheme="minorHAnsi" w:cstheme="minorBidi"/>
          <w:noProof/>
          <w:kern w:val="2"/>
          <w:sz w:val="21"/>
          <w:szCs w:val="22"/>
          <w:lang w:val="en-US" w:eastAsia="zh-CN"/>
        </w:rPr>
        <w:tab/>
      </w:r>
      <w:r>
        <w:rPr>
          <w:noProof/>
        </w:rPr>
        <w:t>CA_n66-n77-n85</w:t>
      </w:r>
      <w:r>
        <w:rPr>
          <w:noProof/>
        </w:rPr>
        <w:tab/>
      </w:r>
      <w:r>
        <w:rPr>
          <w:noProof/>
        </w:rPr>
        <w:fldChar w:fldCharType="begin"/>
      </w:r>
      <w:r>
        <w:rPr>
          <w:noProof/>
        </w:rPr>
        <w:instrText xml:space="preserve"> PAGEREF _Toc136288428 \h </w:instrText>
      </w:r>
      <w:r>
        <w:rPr>
          <w:noProof/>
        </w:rPr>
      </w:r>
      <w:r>
        <w:rPr>
          <w:noProof/>
        </w:rPr>
        <w:fldChar w:fldCharType="separate"/>
      </w:r>
      <w:r>
        <w:rPr>
          <w:noProof/>
        </w:rPr>
        <w:t>85</w:t>
      </w:r>
      <w:r>
        <w:rPr>
          <w:noProof/>
        </w:rPr>
        <w:fldChar w:fldCharType="end"/>
      </w:r>
    </w:p>
    <w:p w14:paraId="578084F7" w14:textId="77777777" w:rsidR="00305326" w:rsidRDefault="00305326">
      <w:pPr>
        <w:pStyle w:val="33"/>
        <w:rPr>
          <w:rFonts w:asciiTheme="minorHAnsi" w:hAnsiTheme="minorHAnsi" w:cstheme="minorBidi"/>
          <w:noProof/>
          <w:kern w:val="2"/>
          <w:sz w:val="21"/>
          <w:szCs w:val="22"/>
          <w:lang w:val="en-US" w:eastAsia="zh-CN"/>
        </w:rPr>
      </w:pPr>
      <w:r>
        <w:rPr>
          <w:noProof/>
        </w:rPr>
        <w:t>5.45.1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_Toc136288429 \h </w:instrText>
      </w:r>
      <w:r>
        <w:rPr>
          <w:noProof/>
        </w:rPr>
      </w:r>
      <w:r>
        <w:rPr>
          <w:noProof/>
        </w:rPr>
        <w:fldChar w:fldCharType="separate"/>
      </w:r>
      <w:r>
        <w:rPr>
          <w:noProof/>
        </w:rPr>
        <w:t>85</w:t>
      </w:r>
      <w:r>
        <w:rPr>
          <w:noProof/>
        </w:rPr>
        <w:fldChar w:fldCharType="end"/>
      </w:r>
    </w:p>
    <w:p w14:paraId="7879D1A4" w14:textId="77777777" w:rsidR="00305326" w:rsidRDefault="00305326">
      <w:pPr>
        <w:pStyle w:val="42"/>
        <w:rPr>
          <w:rFonts w:asciiTheme="minorHAnsi" w:hAnsiTheme="minorHAnsi" w:cstheme="minorBidi"/>
          <w:noProof/>
          <w:kern w:val="2"/>
          <w:sz w:val="21"/>
          <w:szCs w:val="22"/>
          <w:lang w:val="en-US" w:eastAsia="zh-CN"/>
        </w:rPr>
      </w:pPr>
      <w:r>
        <w:rPr>
          <w:noProof/>
        </w:rPr>
        <w:t>5.45.1.1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_Toc136288430 \h </w:instrText>
      </w:r>
      <w:r>
        <w:rPr>
          <w:noProof/>
        </w:rPr>
      </w:r>
      <w:r>
        <w:rPr>
          <w:noProof/>
        </w:rPr>
        <w:fldChar w:fldCharType="separate"/>
      </w:r>
      <w:r>
        <w:rPr>
          <w:noProof/>
        </w:rPr>
        <w:t>85</w:t>
      </w:r>
      <w:r>
        <w:rPr>
          <w:noProof/>
        </w:rPr>
        <w:fldChar w:fldCharType="end"/>
      </w:r>
    </w:p>
    <w:p w14:paraId="746C7F94" w14:textId="77777777" w:rsidR="00305326" w:rsidRDefault="00305326">
      <w:pPr>
        <w:pStyle w:val="42"/>
        <w:rPr>
          <w:rFonts w:asciiTheme="minorHAnsi" w:hAnsiTheme="minorHAnsi" w:cstheme="minorBidi"/>
          <w:noProof/>
          <w:kern w:val="2"/>
          <w:sz w:val="21"/>
          <w:szCs w:val="22"/>
          <w:lang w:val="en-US" w:eastAsia="zh-CN"/>
        </w:rPr>
      </w:pPr>
      <w:r>
        <w:rPr>
          <w:noProof/>
        </w:rPr>
        <w:t>5.45.1.2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_Toc136288431 \h </w:instrText>
      </w:r>
      <w:r>
        <w:rPr>
          <w:noProof/>
        </w:rPr>
      </w:r>
      <w:r>
        <w:rPr>
          <w:noProof/>
        </w:rPr>
        <w:fldChar w:fldCharType="separate"/>
      </w:r>
      <w:r>
        <w:rPr>
          <w:noProof/>
        </w:rPr>
        <w:t>85</w:t>
      </w:r>
      <w:r>
        <w:rPr>
          <w:noProof/>
        </w:rPr>
        <w:fldChar w:fldCharType="end"/>
      </w:r>
    </w:p>
    <w:p w14:paraId="01674C7A" w14:textId="77777777" w:rsidR="00305326" w:rsidRDefault="00305326">
      <w:pPr>
        <w:pStyle w:val="42"/>
        <w:rPr>
          <w:rFonts w:asciiTheme="minorHAnsi" w:hAnsiTheme="minorHAnsi" w:cstheme="minorBidi"/>
          <w:noProof/>
          <w:kern w:val="2"/>
          <w:sz w:val="21"/>
          <w:szCs w:val="22"/>
          <w:lang w:val="en-US" w:eastAsia="zh-CN"/>
        </w:rPr>
      </w:pPr>
      <w:r>
        <w:rPr>
          <w:noProof/>
        </w:rPr>
        <w:t>5.45.1.3</w:t>
      </w:r>
      <w:r>
        <w:rPr>
          <w:rFonts w:asciiTheme="minorHAnsi" w:hAnsiTheme="minorHAnsi" w:cstheme="minorBidi"/>
          <w:noProof/>
          <w:kern w:val="2"/>
          <w:sz w:val="21"/>
          <w:szCs w:val="22"/>
          <w:lang w:val="en-US" w:eastAsia="zh-CN"/>
        </w:rPr>
        <w:tab/>
      </w:r>
      <w:r>
        <w:rPr>
          <w:noProof/>
        </w:rPr>
        <w:t>∆T</w:t>
      </w:r>
      <w:r w:rsidRPr="00BA6DE6">
        <w:rPr>
          <w:noProof/>
          <w:vertAlign w:val="subscript"/>
        </w:rPr>
        <w:t>IB,c</w:t>
      </w:r>
      <w:r>
        <w:rPr>
          <w:noProof/>
        </w:rPr>
        <w:t xml:space="preserve"> and ∆R</w:t>
      </w:r>
      <w:r w:rsidRPr="00BA6DE6">
        <w:rPr>
          <w:noProof/>
          <w:vertAlign w:val="subscript"/>
        </w:rPr>
        <w:t>IB,c</w:t>
      </w:r>
      <w:r>
        <w:rPr>
          <w:noProof/>
        </w:rPr>
        <w:t xml:space="preserve"> values</w:t>
      </w:r>
      <w:r>
        <w:rPr>
          <w:noProof/>
        </w:rPr>
        <w:tab/>
      </w:r>
      <w:r>
        <w:rPr>
          <w:noProof/>
        </w:rPr>
        <w:fldChar w:fldCharType="begin"/>
      </w:r>
      <w:r>
        <w:rPr>
          <w:noProof/>
        </w:rPr>
        <w:instrText xml:space="preserve"> PAGEREF _Toc136288432 \h </w:instrText>
      </w:r>
      <w:r>
        <w:rPr>
          <w:noProof/>
        </w:rPr>
      </w:r>
      <w:r>
        <w:rPr>
          <w:noProof/>
        </w:rPr>
        <w:fldChar w:fldCharType="separate"/>
      </w:r>
      <w:r>
        <w:rPr>
          <w:noProof/>
        </w:rPr>
        <w:t>85</w:t>
      </w:r>
      <w:r>
        <w:rPr>
          <w:noProof/>
        </w:rPr>
        <w:fldChar w:fldCharType="end"/>
      </w:r>
    </w:p>
    <w:p w14:paraId="72ED9399" w14:textId="77777777" w:rsidR="00305326" w:rsidRDefault="00305326">
      <w:pPr>
        <w:pStyle w:val="33"/>
        <w:rPr>
          <w:rFonts w:asciiTheme="minorHAnsi" w:hAnsiTheme="minorHAnsi" w:cstheme="minorBidi"/>
          <w:noProof/>
          <w:kern w:val="2"/>
          <w:sz w:val="21"/>
          <w:szCs w:val="22"/>
          <w:lang w:val="en-US" w:eastAsia="zh-CN"/>
        </w:rPr>
      </w:pPr>
      <w:r>
        <w:rPr>
          <w:noProof/>
        </w:rPr>
        <w:t>5.45.2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_Toc136288433 \h </w:instrText>
      </w:r>
      <w:r>
        <w:rPr>
          <w:noProof/>
        </w:rPr>
      </w:r>
      <w:r>
        <w:rPr>
          <w:noProof/>
        </w:rPr>
        <w:fldChar w:fldCharType="separate"/>
      </w:r>
      <w:r>
        <w:rPr>
          <w:noProof/>
        </w:rPr>
        <w:t>85</w:t>
      </w:r>
      <w:r>
        <w:rPr>
          <w:noProof/>
        </w:rPr>
        <w:fldChar w:fldCharType="end"/>
      </w:r>
    </w:p>
    <w:p w14:paraId="1F444607" w14:textId="77777777" w:rsidR="00305326" w:rsidRDefault="00305326">
      <w:pPr>
        <w:pStyle w:val="42"/>
        <w:rPr>
          <w:rFonts w:asciiTheme="minorHAnsi" w:hAnsiTheme="minorHAnsi" w:cstheme="minorBidi"/>
          <w:noProof/>
          <w:kern w:val="2"/>
          <w:sz w:val="21"/>
          <w:szCs w:val="22"/>
          <w:lang w:val="en-US" w:eastAsia="zh-CN"/>
        </w:rPr>
      </w:pPr>
      <w:r>
        <w:rPr>
          <w:noProof/>
        </w:rPr>
        <w:t>5.45.2.1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_Toc136288434 \h </w:instrText>
      </w:r>
      <w:r>
        <w:rPr>
          <w:noProof/>
        </w:rPr>
      </w:r>
      <w:r>
        <w:rPr>
          <w:noProof/>
        </w:rPr>
        <w:fldChar w:fldCharType="separate"/>
      </w:r>
      <w:r>
        <w:rPr>
          <w:noProof/>
        </w:rPr>
        <w:t>85</w:t>
      </w:r>
      <w:r>
        <w:rPr>
          <w:noProof/>
        </w:rPr>
        <w:fldChar w:fldCharType="end"/>
      </w:r>
    </w:p>
    <w:p w14:paraId="193F39B6" w14:textId="77777777" w:rsidR="00305326" w:rsidRDefault="00305326">
      <w:pPr>
        <w:pStyle w:val="42"/>
        <w:rPr>
          <w:rFonts w:asciiTheme="minorHAnsi" w:hAnsiTheme="minorHAnsi" w:cstheme="minorBidi"/>
          <w:noProof/>
          <w:kern w:val="2"/>
          <w:sz w:val="21"/>
          <w:szCs w:val="22"/>
          <w:lang w:val="en-US" w:eastAsia="zh-CN"/>
        </w:rPr>
      </w:pPr>
      <w:r>
        <w:rPr>
          <w:noProof/>
        </w:rPr>
        <w:t>5.45.2.2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_Toc136288435 \h </w:instrText>
      </w:r>
      <w:r>
        <w:rPr>
          <w:noProof/>
        </w:rPr>
      </w:r>
      <w:r>
        <w:rPr>
          <w:noProof/>
        </w:rPr>
        <w:fldChar w:fldCharType="separate"/>
      </w:r>
      <w:r>
        <w:rPr>
          <w:noProof/>
        </w:rPr>
        <w:t>86</w:t>
      </w:r>
      <w:r>
        <w:rPr>
          <w:noProof/>
        </w:rPr>
        <w:fldChar w:fldCharType="end"/>
      </w:r>
    </w:p>
    <w:p w14:paraId="2995B351" w14:textId="77777777" w:rsidR="00305326" w:rsidRDefault="00305326">
      <w:pPr>
        <w:pStyle w:val="22"/>
        <w:rPr>
          <w:rFonts w:asciiTheme="minorHAnsi" w:hAnsiTheme="minorHAnsi" w:cstheme="minorBidi"/>
          <w:noProof/>
          <w:kern w:val="2"/>
          <w:sz w:val="21"/>
          <w:szCs w:val="22"/>
          <w:lang w:val="en-US" w:eastAsia="zh-CN"/>
        </w:rPr>
      </w:pPr>
      <w:r>
        <w:rPr>
          <w:noProof/>
        </w:rPr>
        <w:t>5.46</w:t>
      </w:r>
      <w:r>
        <w:rPr>
          <w:rFonts w:asciiTheme="minorHAnsi" w:hAnsiTheme="minorHAnsi" w:cstheme="minorBidi"/>
          <w:noProof/>
          <w:kern w:val="2"/>
          <w:sz w:val="21"/>
          <w:szCs w:val="22"/>
          <w:lang w:val="en-US" w:eastAsia="zh-CN"/>
        </w:rPr>
        <w:tab/>
      </w:r>
      <w:r>
        <w:rPr>
          <w:noProof/>
        </w:rPr>
        <w:t>CA_n1-n7-n67</w:t>
      </w:r>
      <w:r>
        <w:rPr>
          <w:noProof/>
        </w:rPr>
        <w:tab/>
      </w:r>
      <w:r>
        <w:rPr>
          <w:noProof/>
        </w:rPr>
        <w:fldChar w:fldCharType="begin"/>
      </w:r>
      <w:r>
        <w:rPr>
          <w:noProof/>
        </w:rPr>
        <w:instrText xml:space="preserve"> PAGEREF _Toc136288436 \h </w:instrText>
      </w:r>
      <w:r>
        <w:rPr>
          <w:noProof/>
        </w:rPr>
      </w:r>
      <w:r>
        <w:rPr>
          <w:noProof/>
        </w:rPr>
        <w:fldChar w:fldCharType="separate"/>
      </w:r>
      <w:r>
        <w:rPr>
          <w:noProof/>
        </w:rPr>
        <w:t>86</w:t>
      </w:r>
      <w:r>
        <w:rPr>
          <w:noProof/>
        </w:rPr>
        <w:fldChar w:fldCharType="end"/>
      </w:r>
    </w:p>
    <w:p w14:paraId="6F0CE6BE" w14:textId="77777777" w:rsidR="00305326" w:rsidRDefault="00305326">
      <w:pPr>
        <w:pStyle w:val="33"/>
        <w:rPr>
          <w:rFonts w:asciiTheme="minorHAnsi" w:hAnsiTheme="minorHAnsi" w:cstheme="minorBidi"/>
          <w:noProof/>
          <w:kern w:val="2"/>
          <w:sz w:val="21"/>
          <w:szCs w:val="22"/>
          <w:lang w:val="en-US" w:eastAsia="zh-CN"/>
        </w:rPr>
      </w:pPr>
      <w:r>
        <w:rPr>
          <w:noProof/>
        </w:rPr>
        <w:t>5.46.1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_Toc136288437 \h </w:instrText>
      </w:r>
      <w:r>
        <w:rPr>
          <w:noProof/>
        </w:rPr>
      </w:r>
      <w:r>
        <w:rPr>
          <w:noProof/>
        </w:rPr>
        <w:fldChar w:fldCharType="separate"/>
      </w:r>
      <w:r>
        <w:rPr>
          <w:noProof/>
        </w:rPr>
        <w:t>86</w:t>
      </w:r>
      <w:r>
        <w:rPr>
          <w:noProof/>
        </w:rPr>
        <w:fldChar w:fldCharType="end"/>
      </w:r>
    </w:p>
    <w:p w14:paraId="5CFCE954" w14:textId="77777777" w:rsidR="00305326" w:rsidRDefault="00305326">
      <w:pPr>
        <w:pStyle w:val="42"/>
        <w:rPr>
          <w:rFonts w:asciiTheme="minorHAnsi" w:hAnsiTheme="minorHAnsi" w:cstheme="minorBidi"/>
          <w:noProof/>
          <w:kern w:val="2"/>
          <w:sz w:val="21"/>
          <w:szCs w:val="22"/>
          <w:lang w:val="en-US" w:eastAsia="zh-CN"/>
        </w:rPr>
      </w:pPr>
      <w:r>
        <w:rPr>
          <w:noProof/>
        </w:rPr>
        <w:t>5.46.1.1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_Toc136288438 \h </w:instrText>
      </w:r>
      <w:r>
        <w:rPr>
          <w:noProof/>
        </w:rPr>
      </w:r>
      <w:r>
        <w:rPr>
          <w:noProof/>
        </w:rPr>
        <w:fldChar w:fldCharType="separate"/>
      </w:r>
      <w:r>
        <w:rPr>
          <w:noProof/>
        </w:rPr>
        <w:t>86</w:t>
      </w:r>
      <w:r>
        <w:rPr>
          <w:noProof/>
        </w:rPr>
        <w:fldChar w:fldCharType="end"/>
      </w:r>
    </w:p>
    <w:p w14:paraId="6D902157" w14:textId="77777777" w:rsidR="00305326" w:rsidRDefault="00305326">
      <w:pPr>
        <w:pStyle w:val="42"/>
        <w:rPr>
          <w:rFonts w:asciiTheme="minorHAnsi" w:hAnsiTheme="minorHAnsi" w:cstheme="minorBidi"/>
          <w:noProof/>
          <w:kern w:val="2"/>
          <w:sz w:val="21"/>
          <w:szCs w:val="22"/>
          <w:lang w:val="en-US" w:eastAsia="zh-CN"/>
        </w:rPr>
      </w:pPr>
      <w:r>
        <w:rPr>
          <w:noProof/>
        </w:rPr>
        <w:t>5.46.1.2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_Toc136288439 \h </w:instrText>
      </w:r>
      <w:r>
        <w:rPr>
          <w:noProof/>
        </w:rPr>
      </w:r>
      <w:r>
        <w:rPr>
          <w:noProof/>
        </w:rPr>
        <w:fldChar w:fldCharType="separate"/>
      </w:r>
      <w:r>
        <w:rPr>
          <w:noProof/>
        </w:rPr>
        <w:t>86</w:t>
      </w:r>
      <w:r>
        <w:rPr>
          <w:noProof/>
        </w:rPr>
        <w:fldChar w:fldCharType="end"/>
      </w:r>
    </w:p>
    <w:p w14:paraId="4D5C010A" w14:textId="77777777" w:rsidR="00305326" w:rsidRDefault="00305326">
      <w:pPr>
        <w:pStyle w:val="42"/>
        <w:rPr>
          <w:rFonts w:asciiTheme="minorHAnsi" w:hAnsiTheme="minorHAnsi" w:cstheme="minorBidi"/>
          <w:noProof/>
          <w:kern w:val="2"/>
          <w:sz w:val="21"/>
          <w:szCs w:val="22"/>
          <w:lang w:val="en-US" w:eastAsia="zh-CN"/>
        </w:rPr>
      </w:pPr>
      <w:r>
        <w:rPr>
          <w:noProof/>
        </w:rPr>
        <w:t>5.46.1.3</w:t>
      </w:r>
      <w:r>
        <w:rPr>
          <w:rFonts w:asciiTheme="minorHAnsi" w:hAnsiTheme="minorHAnsi" w:cstheme="minorBidi"/>
          <w:noProof/>
          <w:kern w:val="2"/>
          <w:sz w:val="21"/>
          <w:szCs w:val="22"/>
          <w:lang w:val="en-US" w:eastAsia="zh-CN"/>
        </w:rPr>
        <w:tab/>
      </w:r>
      <w:r>
        <w:rPr>
          <w:noProof/>
        </w:rPr>
        <w:t>∆T</w:t>
      </w:r>
      <w:r w:rsidRPr="00BA6DE6">
        <w:rPr>
          <w:noProof/>
          <w:vertAlign w:val="subscript"/>
        </w:rPr>
        <w:t>IB,c</w:t>
      </w:r>
      <w:r>
        <w:rPr>
          <w:noProof/>
        </w:rPr>
        <w:t xml:space="preserve"> and ∆R</w:t>
      </w:r>
      <w:r w:rsidRPr="00BA6DE6">
        <w:rPr>
          <w:noProof/>
          <w:vertAlign w:val="subscript"/>
        </w:rPr>
        <w:t>IB,c</w:t>
      </w:r>
      <w:r>
        <w:rPr>
          <w:noProof/>
        </w:rPr>
        <w:t xml:space="preserve"> values</w:t>
      </w:r>
      <w:r>
        <w:rPr>
          <w:noProof/>
        </w:rPr>
        <w:tab/>
      </w:r>
      <w:r>
        <w:rPr>
          <w:noProof/>
        </w:rPr>
        <w:fldChar w:fldCharType="begin"/>
      </w:r>
      <w:r>
        <w:rPr>
          <w:noProof/>
        </w:rPr>
        <w:instrText xml:space="preserve"> PAGEREF _Toc136288440 \h </w:instrText>
      </w:r>
      <w:r>
        <w:rPr>
          <w:noProof/>
        </w:rPr>
      </w:r>
      <w:r>
        <w:rPr>
          <w:noProof/>
        </w:rPr>
        <w:fldChar w:fldCharType="separate"/>
      </w:r>
      <w:r>
        <w:rPr>
          <w:noProof/>
        </w:rPr>
        <w:t>87</w:t>
      </w:r>
      <w:r>
        <w:rPr>
          <w:noProof/>
        </w:rPr>
        <w:fldChar w:fldCharType="end"/>
      </w:r>
    </w:p>
    <w:p w14:paraId="5DA0AEFA" w14:textId="77777777" w:rsidR="00305326" w:rsidRDefault="00305326">
      <w:pPr>
        <w:pStyle w:val="33"/>
        <w:rPr>
          <w:rFonts w:asciiTheme="minorHAnsi" w:hAnsiTheme="minorHAnsi" w:cstheme="minorBidi"/>
          <w:noProof/>
          <w:kern w:val="2"/>
          <w:sz w:val="21"/>
          <w:szCs w:val="22"/>
          <w:lang w:val="en-US" w:eastAsia="zh-CN"/>
        </w:rPr>
      </w:pPr>
      <w:r>
        <w:rPr>
          <w:noProof/>
        </w:rPr>
        <w:t>5.46.2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_Toc136288441 \h </w:instrText>
      </w:r>
      <w:r>
        <w:rPr>
          <w:noProof/>
        </w:rPr>
      </w:r>
      <w:r>
        <w:rPr>
          <w:noProof/>
        </w:rPr>
        <w:fldChar w:fldCharType="separate"/>
      </w:r>
      <w:r>
        <w:rPr>
          <w:noProof/>
        </w:rPr>
        <w:t>87</w:t>
      </w:r>
      <w:r>
        <w:rPr>
          <w:noProof/>
        </w:rPr>
        <w:fldChar w:fldCharType="end"/>
      </w:r>
    </w:p>
    <w:p w14:paraId="78659E8F" w14:textId="77777777" w:rsidR="00305326" w:rsidRDefault="00305326">
      <w:pPr>
        <w:pStyle w:val="42"/>
        <w:rPr>
          <w:rFonts w:asciiTheme="minorHAnsi" w:hAnsiTheme="minorHAnsi" w:cstheme="minorBidi"/>
          <w:noProof/>
          <w:kern w:val="2"/>
          <w:sz w:val="21"/>
          <w:szCs w:val="22"/>
          <w:lang w:val="en-US" w:eastAsia="zh-CN"/>
        </w:rPr>
      </w:pPr>
      <w:r>
        <w:rPr>
          <w:noProof/>
        </w:rPr>
        <w:t>5.46.2.1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_Toc136288442 \h </w:instrText>
      </w:r>
      <w:r>
        <w:rPr>
          <w:noProof/>
        </w:rPr>
      </w:r>
      <w:r>
        <w:rPr>
          <w:noProof/>
        </w:rPr>
        <w:fldChar w:fldCharType="separate"/>
      </w:r>
      <w:r>
        <w:rPr>
          <w:noProof/>
        </w:rPr>
        <w:t>87</w:t>
      </w:r>
      <w:r>
        <w:rPr>
          <w:noProof/>
        </w:rPr>
        <w:fldChar w:fldCharType="end"/>
      </w:r>
    </w:p>
    <w:p w14:paraId="6D80C9CF" w14:textId="77777777" w:rsidR="00305326" w:rsidRDefault="00305326">
      <w:pPr>
        <w:pStyle w:val="42"/>
        <w:rPr>
          <w:rFonts w:asciiTheme="minorHAnsi" w:hAnsiTheme="minorHAnsi" w:cstheme="minorBidi"/>
          <w:noProof/>
          <w:kern w:val="2"/>
          <w:sz w:val="21"/>
          <w:szCs w:val="22"/>
          <w:lang w:val="en-US" w:eastAsia="zh-CN"/>
        </w:rPr>
      </w:pPr>
      <w:r>
        <w:rPr>
          <w:noProof/>
        </w:rPr>
        <w:t>5.46.2.2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_Toc136288443 \h </w:instrText>
      </w:r>
      <w:r>
        <w:rPr>
          <w:noProof/>
        </w:rPr>
      </w:r>
      <w:r>
        <w:rPr>
          <w:noProof/>
        </w:rPr>
        <w:fldChar w:fldCharType="separate"/>
      </w:r>
      <w:r>
        <w:rPr>
          <w:noProof/>
        </w:rPr>
        <w:t>87</w:t>
      </w:r>
      <w:r>
        <w:rPr>
          <w:noProof/>
        </w:rPr>
        <w:fldChar w:fldCharType="end"/>
      </w:r>
    </w:p>
    <w:p w14:paraId="00CAFFC4" w14:textId="77777777" w:rsidR="00305326" w:rsidRDefault="00305326">
      <w:pPr>
        <w:pStyle w:val="22"/>
        <w:rPr>
          <w:rFonts w:asciiTheme="minorHAnsi" w:hAnsiTheme="minorHAnsi" w:cstheme="minorBidi"/>
          <w:noProof/>
          <w:kern w:val="2"/>
          <w:sz w:val="21"/>
          <w:szCs w:val="22"/>
          <w:lang w:val="en-US" w:eastAsia="zh-CN"/>
        </w:rPr>
      </w:pPr>
      <w:r>
        <w:rPr>
          <w:noProof/>
        </w:rPr>
        <w:t>5.47</w:t>
      </w:r>
      <w:r>
        <w:rPr>
          <w:rFonts w:asciiTheme="minorHAnsi" w:hAnsiTheme="minorHAnsi" w:cstheme="minorBidi"/>
          <w:noProof/>
          <w:kern w:val="2"/>
          <w:sz w:val="21"/>
          <w:szCs w:val="22"/>
          <w:lang w:val="en-US" w:eastAsia="zh-CN"/>
        </w:rPr>
        <w:tab/>
      </w:r>
      <w:r>
        <w:rPr>
          <w:noProof/>
        </w:rPr>
        <w:t>CA_n1-n67-n78</w:t>
      </w:r>
      <w:r>
        <w:rPr>
          <w:noProof/>
        </w:rPr>
        <w:tab/>
      </w:r>
      <w:r>
        <w:rPr>
          <w:noProof/>
        </w:rPr>
        <w:fldChar w:fldCharType="begin"/>
      </w:r>
      <w:r>
        <w:rPr>
          <w:noProof/>
        </w:rPr>
        <w:instrText xml:space="preserve"> PAGEREF _Toc136288444 \h </w:instrText>
      </w:r>
      <w:r>
        <w:rPr>
          <w:noProof/>
        </w:rPr>
      </w:r>
      <w:r>
        <w:rPr>
          <w:noProof/>
        </w:rPr>
        <w:fldChar w:fldCharType="separate"/>
      </w:r>
      <w:r>
        <w:rPr>
          <w:noProof/>
        </w:rPr>
        <w:t>87</w:t>
      </w:r>
      <w:r>
        <w:rPr>
          <w:noProof/>
        </w:rPr>
        <w:fldChar w:fldCharType="end"/>
      </w:r>
    </w:p>
    <w:p w14:paraId="06C2B588" w14:textId="77777777" w:rsidR="00305326" w:rsidRDefault="00305326">
      <w:pPr>
        <w:pStyle w:val="33"/>
        <w:rPr>
          <w:rFonts w:asciiTheme="minorHAnsi" w:hAnsiTheme="minorHAnsi" w:cstheme="minorBidi"/>
          <w:noProof/>
          <w:kern w:val="2"/>
          <w:sz w:val="21"/>
          <w:szCs w:val="22"/>
          <w:lang w:val="en-US" w:eastAsia="zh-CN"/>
        </w:rPr>
      </w:pPr>
      <w:r>
        <w:rPr>
          <w:noProof/>
        </w:rPr>
        <w:t>5.47.1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_Toc136288445 \h </w:instrText>
      </w:r>
      <w:r>
        <w:rPr>
          <w:noProof/>
        </w:rPr>
      </w:r>
      <w:r>
        <w:rPr>
          <w:noProof/>
        </w:rPr>
        <w:fldChar w:fldCharType="separate"/>
      </w:r>
      <w:r>
        <w:rPr>
          <w:noProof/>
        </w:rPr>
        <w:t>87</w:t>
      </w:r>
      <w:r>
        <w:rPr>
          <w:noProof/>
        </w:rPr>
        <w:fldChar w:fldCharType="end"/>
      </w:r>
    </w:p>
    <w:p w14:paraId="76BAE624" w14:textId="77777777" w:rsidR="00305326" w:rsidRDefault="00305326">
      <w:pPr>
        <w:pStyle w:val="42"/>
        <w:rPr>
          <w:rFonts w:asciiTheme="minorHAnsi" w:hAnsiTheme="minorHAnsi" w:cstheme="minorBidi"/>
          <w:noProof/>
          <w:kern w:val="2"/>
          <w:sz w:val="21"/>
          <w:szCs w:val="22"/>
          <w:lang w:val="en-US" w:eastAsia="zh-CN"/>
        </w:rPr>
      </w:pPr>
      <w:r>
        <w:rPr>
          <w:noProof/>
        </w:rPr>
        <w:t>5.47.1.1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_Toc136288446 \h </w:instrText>
      </w:r>
      <w:r>
        <w:rPr>
          <w:noProof/>
        </w:rPr>
      </w:r>
      <w:r>
        <w:rPr>
          <w:noProof/>
        </w:rPr>
        <w:fldChar w:fldCharType="separate"/>
      </w:r>
      <w:r>
        <w:rPr>
          <w:noProof/>
        </w:rPr>
        <w:t>87</w:t>
      </w:r>
      <w:r>
        <w:rPr>
          <w:noProof/>
        </w:rPr>
        <w:fldChar w:fldCharType="end"/>
      </w:r>
    </w:p>
    <w:p w14:paraId="7B1BE035" w14:textId="77777777" w:rsidR="00305326" w:rsidRDefault="00305326">
      <w:pPr>
        <w:pStyle w:val="42"/>
        <w:rPr>
          <w:rFonts w:asciiTheme="minorHAnsi" w:hAnsiTheme="minorHAnsi" w:cstheme="minorBidi"/>
          <w:noProof/>
          <w:kern w:val="2"/>
          <w:sz w:val="21"/>
          <w:szCs w:val="22"/>
          <w:lang w:val="en-US" w:eastAsia="zh-CN"/>
        </w:rPr>
      </w:pPr>
      <w:r>
        <w:rPr>
          <w:noProof/>
        </w:rPr>
        <w:t>5.47.1.2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_Toc136288447 \h </w:instrText>
      </w:r>
      <w:r>
        <w:rPr>
          <w:noProof/>
        </w:rPr>
      </w:r>
      <w:r>
        <w:rPr>
          <w:noProof/>
        </w:rPr>
        <w:fldChar w:fldCharType="separate"/>
      </w:r>
      <w:r>
        <w:rPr>
          <w:noProof/>
        </w:rPr>
        <w:t>88</w:t>
      </w:r>
      <w:r>
        <w:rPr>
          <w:noProof/>
        </w:rPr>
        <w:fldChar w:fldCharType="end"/>
      </w:r>
    </w:p>
    <w:p w14:paraId="777553DA" w14:textId="77777777" w:rsidR="00305326" w:rsidRDefault="00305326">
      <w:pPr>
        <w:pStyle w:val="42"/>
        <w:rPr>
          <w:rFonts w:asciiTheme="minorHAnsi" w:hAnsiTheme="minorHAnsi" w:cstheme="minorBidi"/>
          <w:noProof/>
          <w:kern w:val="2"/>
          <w:sz w:val="21"/>
          <w:szCs w:val="22"/>
          <w:lang w:val="en-US" w:eastAsia="zh-CN"/>
        </w:rPr>
      </w:pPr>
      <w:r>
        <w:rPr>
          <w:noProof/>
        </w:rPr>
        <w:t>5.47.1.3</w:t>
      </w:r>
      <w:r>
        <w:rPr>
          <w:rFonts w:asciiTheme="minorHAnsi" w:hAnsiTheme="minorHAnsi" w:cstheme="minorBidi"/>
          <w:noProof/>
          <w:kern w:val="2"/>
          <w:sz w:val="21"/>
          <w:szCs w:val="22"/>
          <w:lang w:val="en-US" w:eastAsia="zh-CN"/>
        </w:rPr>
        <w:tab/>
      </w:r>
      <w:r>
        <w:rPr>
          <w:noProof/>
        </w:rPr>
        <w:t>∆T</w:t>
      </w:r>
      <w:r w:rsidRPr="00BA6DE6">
        <w:rPr>
          <w:noProof/>
          <w:vertAlign w:val="subscript"/>
        </w:rPr>
        <w:t>IB,c</w:t>
      </w:r>
      <w:r>
        <w:rPr>
          <w:noProof/>
        </w:rPr>
        <w:t xml:space="preserve"> and ∆R</w:t>
      </w:r>
      <w:r w:rsidRPr="00BA6DE6">
        <w:rPr>
          <w:noProof/>
          <w:vertAlign w:val="subscript"/>
        </w:rPr>
        <w:t>IB,c</w:t>
      </w:r>
      <w:r>
        <w:rPr>
          <w:noProof/>
        </w:rPr>
        <w:t xml:space="preserve"> values</w:t>
      </w:r>
      <w:r>
        <w:rPr>
          <w:noProof/>
        </w:rPr>
        <w:tab/>
      </w:r>
      <w:r>
        <w:rPr>
          <w:noProof/>
        </w:rPr>
        <w:fldChar w:fldCharType="begin"/>
      </w:r>
      <w:r>
        <w:rPr>
          <w:noProof/>
        </w:rPr>
        <w:instrText xml:space="preserve"> PAGEREF _Toc136288448 \h </w:instrText>
      </w:r>
      <w:r>
        <w:rPr>
          <w:noProof/>
        </w:rPr>
      </w:r>
      <w:r>
        <w:rPr>
          <w:noProof/>
        </w:rPr>
        <w:fldChar w:fldCharType="separate"/>
      </w:r>
      <w:r>
        <w:rPr>
          <w:noProof/>
        </w:rPr>
        <w:t>89</w:t>
      </w:r>
      <w:r>
        <w:rPr>
          <w:noProof/>
        </w:rPr>
        <w:fldChar w:fldCharType="end"/>
      </w:r>
    </w:p>
    <w:p w14:paraId="6B1EC31C" w14:textId="77777777" w:rsidR="00305326" w:rsidRDefault="00305326">
      <w:pPr>
        <w:pStyle w:val="33"/>
        <w:rPr>
          <w:rFonts w:asciiTheme="minorHAnsi" w:hAnsiTheme="minorHAnsi" w:cstheme="minorBidi"/>
          <w:noProof/>
          <w:kern w:val="2"/>
          <w:sz w:val="21"/>
          <w:szCs w:val="22"/>
          <w:lang w:val="en-US" w:eastAsia="zh-CN"/>
        </w:rPr>
      </w:pPr>
      <w:r>
        <w:rPr>
          <w:noProof/>
        </w:rPr>
        <w:t>5.47.2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_Toc136288449 \h </w:instrText>
      </w:r>
      <w:r>
        <w:rPr>
          <w:noProof/>
        </w:rPr>
      </w:r>
      <w:r>
        <w:rPr>
          <w:noProof/>
        </w:rPr>
        <w:fldChar w:fldCharType="separate"/>
      </w:r>
      <w:r>
        <w:rPr>
          <w:noProof/>
        </w:rPr>
        <w:t>89</w:t>
      </w:r>
      <w:r>
        <w:rPr>
          <w:noProof/>
        </w:rPr>
        <w:fldChar w:fldCharType="end"/>
      </w:r>
    </w:p>
    <w:p w14:paraId="162FFF30" w14:textId="77777777" w:rsidR="00305326" w:rsidRDefault="00305326">
      <w:pPr>
        <w:pStyle w:val="42"/>
        <w:rPr>
          <w:rFonts w:asciiTheme="minorHAnsi" w:hAnsiTheme="minorHAnsi" w:cstheme="minorBidi"/>
          <w:noProof/>
          <w:kern w:val="2"/>
          <w:sz w:val="21"/>
          <w:szCs w:val="22"/>
          <w:lang w:val="en-US" w:eastAsia="zh-CN"/>
        </w:rPr>
      </w:pPr>
      <w:r>
        <w:rPr>
          <w:noProof/>
        </w:rPr>
        <w:t>5.47.2.1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_Toc136288450 \h </w:instrText>
      </w:r>
      <w:r>
        <w:rPr>
          <w:noProof/>
        </w:rPr>
      </w:r>
      <w:r>
        <w:rPr>
          <w:noProof/>
        </w:rPr>
        <w:fldChar w:fldCharType="separate"/>
      </w:r>
      <w:r>
        <w:rPr>
          <w:noProof/>
        </w:rPr>
        <w:t>89</w:t>
      </w:r>
      <w:r>
        <w:rPr>
          <w:noProof/>
        </w:rPr>
        <w:fldChar w:fldCharType="end"/>
      </w:r>
    </w:p>
    <w:p w14:paraId="4A5D8B36" w14:textId="77777777" w:rsidR="00305326" w:rsidRDefault="00305326">
      <w:pPr>
        <w:pStyle w:val="42"/>
        <w:rPr>
          <w:rFonts w:asciiTheme="minorHAnsi" w:hAnsiTheme="minorHAnsi" w:cstheme="minorBidi"/>
          <w:noProof/>
          <w:kern w:val="2"/>
          <w:sz w:val="21"/>
          <w:szCs w:val="22"/>
          <w:lang w:val="en-US" w:eastAsia="zh-CN"/>
        </w:rPr>
      </w:pPr>
      <w:r>
        <w:rPr>
          <w:noProof/>
        </w:rPr>
        <w:t>5.47.2.2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_Toc136288451 \h </w:instrText>
      </w:r>
      <w:r>
        <w:rPr>
          <w:noProof/>
        </w:rPr>
      </w:r>
      <w:r>
        <w:rPr>
          <w:noProof/>
        </w:rPr>
        <w:fldChar w:fldCharType="separate"/>
      </w:r>
      <w:r>
        <w:rPr>
          <w:noProof/>
        </w:rPr>
        <w:t>89</w:t>
      </w:r>
      <w:r>
        <w:rPr>
          <w:noProof/>
        </w:rPr>
        <w:fldChar w:fldCharType="end"/>
      </w:r>
    </w:p>
    <w:p w14:paraId="01B267FE" w14:textId="77777777" w:rsidR="00305326" w:rsidRDefault="00305326">
      <w:pPr>
        <w:pStyle w:val="22"/>
        <w:rPr>
          <w:rFonts w:asciiTheme="minorHAnsi" w:hAnsiTheme="minorHAnsi" w:cstheme="minorBidi"/>
          <w:noProof/>
          <w:kern w:val="2"/>
          <w:sz w:val="21"/>
          <w:szCs w:val="22"/>
          <w:lang w:val="en-US" w:eastAsia="zh-CN"/>
        </w:rPr>
      </w:pPr>
      <w:r>
        <w:rPr>
          <w:noProof/>
        </w:rPr>
        <w:t>5.48</w:t>
      </w:r>
      <w:r>
        <w:rPr>
          <w:rFonts w:asciiTheme="minorHAnsi" w:hAnsiTheme="minorHAnsi" w:cstheme="minorBidi"/>
          <w:noProof/>
          <w:kern w:val="2"/>
          <w:sz w:val="21"/>
          <w:szCs w:val="22"/>
          <w:lang w:val="en-US" w:eastAsia="zh-CN"/>
        </w:rPr>
        <w:tab/>
      </w:r>
      <w:r>
        <w:rPr>
          <w:noProof/>
        </w:rPr>
        <w:t>CA_n3-n8-n79</w:t>
      </w:r>
      <w:r>
        <w:rPr>
          <w:noProof/>
        </w:rPr>
        <w:tab/>
      </w:r>
      <w:r>
        <w:rPr>
          <w:noProof/>
        </w:rPr>
        <w:fldChar w:fldCharType="begin"/>
      </w:r>
      <w:r>
        <w:rPr>
          <w:noProof/>
        </w:rPr>
        <w:instrText xml:space="preserve"> PAGEREF _Toc136288452 \h </w:instrText>
      </w:r>
      <w:r>
        <w:rPr>
          <w:noProof/>
        </w:rPr>
      </w:r>
      <w:r>
        <w:rPr>
          <w:noProof/>
        </w:rPr>
        <w:fldChar w:fldCharType="separate"/>
      </w:r>
      <w:r>
        <w:rPr>
          <w:noProof/>
        </w:rPr>
        <w:t>89</w:t>
      </w:r>
      <w:r>
        <w:rPr>
          <w:noProof/>
        </w:rPr>
        <w:fldChar w:fldCharType="end"/>
      </w:r>
    </w:p>
    <w:p w14:paraId="344C38CA" w14:textId="77777777" w:rsidR="00305326" w:rsidRDefault="00305326">
      <w:pPr>
        <w:pStyle w:val="33"/>
        <w:rPr>
          <w:rFonts w:asciiTheme="minorHAnsi" w:hAnsiTheme="minorHAnsi" w:cstheme="minorBidi"/>
          <w:noProof/>
          <w:kern w:val="2"/>
          <w:sz w:val="21"/>
          <w:szCs w:val="22"/>
          <w:lang w:val="en-US" w:eastAsia="zh-CN"/>
        </w:rPr>
      </w:pPr>
      <w:r>
        <w:rPr>
          <w:noProof/>
        </w:rPr>
        <w:t>5.48.1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_Toc136288453 \h </w:instrText>
      </w:r>
      <w:r>
        <w:rPr>
          <w:noProof/>
        </w:rPr>
      </w:r>
      <w:r>
        <w:rPr>
          <w:noProof/>
        </w:rPr>
        <w:fldChar w:fldCharType="separate"/>
      </w:r>
      <w:r>
        <w:rPr>
          <w:noProof/>
        </w:rPr>
        <w:t>89</w:t>
      </w:r>
      <w:r>
        <w:rPr>
          <w:noProof/>
        </w:rPr>
        <w:fldChar w:fldCharType="end"/>
      </w:r>
    </w:p>
    <w:p w14:paraId="6B2B7C18" w14:textId="77777777" w:rsidR="00305326" w:rsidRDefault="00305326">
      <w:pPr>
        <w:pStyle w:val="42"/>
        <w:rPr>
          <w:rFonts w:asciiTheme="minorHAnsi" w:hAnsiTheme="minorHAnsi" w:cstheme="minorBidi"/>
          <w:noProof/>
          <w:kern w:val="2"/>
          <w:sz w:val="21"/>
          <w:szCs w:val="22"/>
          <w:lang w:val="en-US" w:eastAsia="zh-CN"/>
        </w:rPr>
      </w:pPr>
      <w:r>
        <w:rPr>
          <w:noProof/>
        </w:rPr>
        <w:t>5.48.1.1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_Toc136288454 \h </w:instrText>
      </w:r>
      <w:r>
        <w:rPr>
          <w:noProof/>
        </w:rPr>
      </w:r>
      <w:r>
        <w:rPr>
          <w:noProof/>
        </w:rPr>
        <w:fldChar w:fldCharType="separate"/>
      </w:r>
      <w:r>
        <w:rPr>
          <w:noProof/>
        </w:rPr>
        <w:t>89</w:t>
      </w:r>
      <w:r>
        <w:rPr>
          <w:noProof/>
        </w:rPr>
        <w:fldChar w:fldCharType="end"/>
      </w:r>
    </w:p>
    <w:p w14:paraId="7E4485F9" w14:textId="77777777" w:rsidR="00305326" w:rsidRDefault="00305326">
      <w:pPr>
        <w:pStyle w:val="42"/>
        <w:rPr>
          <w:rFonts w:asciiTheme="minorHAnsi" w:hAnsiTheme="minorHAnsi" w:cstheme="minorBidi"/>
          <w:noProof/>
          <w:kern w:val="2"/>
          <w:sz w:val="21"/>
          <w:szCs w:val="22"/>
          <w:lang w:val="en-US" w:eastAsia="zh-CN"/>
        </w:rPr>
      </w:pPr>
      <w:r>
        <w:rPr>
          <w:noProof/>
        </w:rPr>
        <w:t>5.48.1.2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_Toc136288455 \h </w:instrText>
      </w:r>
      <w:r>
        <w:rPr>
          <w:noProof/>
        </w:rPr>
      </w:r>
      <w:r>
        <w:rPr>
          <w:noProof/>
        </w:rPr>
        <w:fldChar w:fldCharType="separate"/>
      </w:r>
      <w:r>
        <w:rPr>
          <w:noProof/>
        </w:rPr>
        <w:t>90</w:t>
      </w:r>
      <w:r>
        <w:rPr>
          <w:noProof/>
        </w:rPr>
        <w:fldChar w:fldCharType="end"/>
      </w:r>
    </w:p>
    <w:p w14:paraId="25D498F8" w14:textId="77777777" w:rsidR="00305326" w:rsidRDefault="00305326">
      <w:pPr>
        <w:pStyle w:val="42"/>
        <w:rPr>
          <w:rFonts w:asciiTheme="minorHAnsi" w:hAnsiTheme="minorHAnsi" w:cstheme="minorBidi"/>
          <w:noProof/>
          <w:kern w:val="2"/>
          <w:sz w:val="21"/>
          <w:szCs w:val="22"/>
          <w:lang w:val="en-US" w:eastAsia="zh-CN"/>
        </w:rPr>
      </w:pPr>
      <w:r>
        <w:rPr>
          <w:noProof/>
        </w:rPr>
        <w:t>5.48.1.3</w:t>
      </w:r>
      <w:r>
        <w:rPr>
          <w:rFonts w:asciiTheme="minorHAnsi" w:hAnsiTheme="minorHAnsi" w:cstheme="minorBidi"/>
          <w:noProof/>
          <w:kern w:val="2"/>
          <w:sz w:val="21"/>
          <w:szCs w:val="22"/>
          <w:lang w:val="en-US" w:eastAsia="zh-CN"/>
        </w:rPr>
        <w:tab/>
      </w:r>
      <w:r>
        <w:rPr>
          <w:noProof/>
        </w:rPr>
        <w:t>∆T</w:t>
      </w:r>
      <w:r w:rsidRPr="00BA6DE6">
        <w:rPr>
          <w:noProof/>
          <w:vertAlign w:val="subscript"/>
        </w:rPr>
        <w:t>IB,c</w:t>
      </w:r>
      <w:r>
        <w:rPr>
          <w:noProof/>
        </w:rPr>
        <w:t xml:space="preserve"> and ∆R</w:t>
      </w:r>
      <w:r w:rsidRPr="00BA6DE6">
        <w:rPr>
          <w:noProof/>
          <w:vertAlign w:val="subscript"/>
        </w:rPr>
        <w:t>IB,c</w:t>
      </w:r>
      <w:r>
        <w:rPr>
          <w:noProof/>
        </w:rPr>
        <w:t xml:space="preserve"> values</w:t>
      </w:r>
      <w:r>
        <w:rPr>
          <w:noProof/>
        </w:rPr>
        <w:tab/>
      </w:r>
      <w:r>
        <w:rPr>
          <w:noProof/>
        </w:rPr>
        <w:fldChar w:fldCharType="begin"/>
      </w:r>
      <w:r>
        <w:rPr>
          <w:noProof/>
        </w:rPr>
        <w:instrText xml:space="preserve"> PAGEREF _Toc136288456 \h </w:instrText>
      </w:r>
      <w:r>
        <w:rPr>
          <w:noProof/>
        </w:rPr>
      </w:r>
      <w:r>
        <w:rPr>
          <w:noProof/>
        </w:rPr>
        <w:fldChar w:fldCharType="separate"/>
      </w:r>
      <w:r>
        <w:rPr>
          <w:noProof/>
        </w:rPr>
        <w:t>90</w:t>
      </w:r>
      <w:r>
        <w:rPr>
          <w:noProof/>
        </w:rPr>
        <w:fldChar w:fldCharType="end"/>
      </w:r>
    </w:p>
    <w:p w14:paraId="67FD3124" w14:textId="77777777" w:rsidR="00305326" w:rsidRDefault="00305326">
      <w:pPr>
        <w:pStyle w:val="33"/>
        <w:rPr>
          <w:rFonts w:asciiTheme="minorHAnsi" w:hAnsiTheme="minorHAnsi" w:cstheme="minorBidi"/>
          <w:noProof/>
          <w:kern w:val="2"/>
          <w:sz w:val="21"/>
          <w:szCs w:val="22"/>
          <w:lang w:val="en-US" w:eastAsia="zh-CN"/>
        </w:rPr>
      </w:pPr>
      <w:r>
        <w:rPr>
          <w:noProof/>
        </w:rPr>
        <w:t>5.48.2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_Toc136288457 \h </w:instrText>
      </w:r>
      <w:r>
        <w:rPr>
          <w:noProof/>
        </w:rPr>
      </w:r>
      <w:r>
        <w:rPr>
          <w:noProof/>
        </w:rPr>
        <w:fldChar w:fldCharType="separate"/>
      </w:r>
      <w:r>
        <w:rPr>
          <w:noProof/>
        </w:rPr>
        <w:t>90</w:t>
      </w:r>
      <w:r>
        <w:rPr>
          <w:noProof/>
        </w:rPr>
        <w:fldChar w:fldCharType="end"/>
      </w:r>
    </w:p>
    <w:p w14:paraId="7753241E" w14:textId="77777777" w:rsidR="00305326" w:rsidRDefault="00305326">
      <w:pPr>
        <w:pStyle w:val="42"/>
        <w:rPr>
          <w:rFonts w:asciiTheme="minorHAnsi" w:hAnsiTheme="minorHAnsi" w:cstheme="minorBidi"/>
          <w:noProof/>
          <w:kern w:val="2"/>
          <w:sz w:val="21"/>
          <w:szCs w:val="22"/>
          <w:lang w:val="en-US" w:eastAsia="zh-CN"/>
        </w:rPr>
      </w:pPr>
      <w:r>
        <w:rPr>
          <w:noProof/>
        </w:rPr>
        <w:t>5.48.2.1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_Toc136288458 \h </w:instrText>
      </w:r>
      <w:r>
        <w:rPr>
          <w:noProof/>
        </w:rPr>
      </w:r>
      <w:r>
        <w:rPr>
          <w:noProof/>
        </w:rPr>
        <w:fldChar w:fldCharType="separate"/>
      </w:r>
      <w:r>
        <w:rPr>
          <w:noProof/>
        </w:rPr>
        <w:t>90</w:t>
      </w:r>
      <w:r>
        <w:rPr>
          <w:noProof/>
        </w:rPr>
        <w:fldChar w:fldCharType="end"/>
      </w:r>
    </w:p>
    <w:p w14:paraId="4B9D7E45" w14:textId="77777777" w:rsidR="00305326" w:rsidRDefault="00305326">
      <w:pPr>
        <w:pStyle w:val="42"/>
        <w:rPr>
          <w:rFonts w:asciiTheme="minorHAnsi" w:hAnsiTheme="minorHAnsi" w:cstheme="minorBidi"/>
          <w:noProof/>
          <w:kern w:val="2"/>
          <w:sz w:val="21"/>
          <w:szCs w:val="22"/>
          <w:lang w:val="en-US" w:eastAsia="zh-CN"/>
        </w:rPr>
      </w:pPr>
      <w:r>
        <w:rPr>
          <w:noProof/>
        </w:rPr>
        <w:t>5.48.2.2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_Toc136288459 \h </w:instrText>
      </w:r>
      <w:r>
        <w:rPr>
          <w:noProof/>
        </w:rPr>
      </w:r>
      <w:r>
        <w:rPr>
          <w:noProof/>
        </w:rPr>
        <w:fldChar w:fldCharType="separate"/>
      </w:r>
      <w:r>
        <w:rPr>
          <w:noProof/>
        </w:rPr>
        <w:t>90</w:t>
      </w:r>
      <w:r>
        <w:rPr>
          <w:noProof/>
        </w:rPr>
        <w:fldChar w:fldCharType="end"/>
      </w:r>
    </w:p>
    <w:p w14:paraId="74020224" w14:textId="77777777" w:rsidR="00305326" w:rsidRDefault="00305326">
      <w:pPr>
        <w:pStyle w:val="22"/>
        <w:rPr>
          <w:rFonts w:asciiTheme="minorHAnsi" w:hAnsiTheme="minorHAnsi" w:cstheme="minorBidi"/>
          <w:noProof/>
          <w:kern w:val="2"/>
          <w:sz w:val="21"/>
          <w:szCs w:val="22"/>
          <w:lang w:val="en-US" w:eastAsia="zh-CN"/>
        </w:rPr>
      </w:pPr>
      <w:r>
        <w:rPr>
          <w:noProof/>
        </w:rPr>
        <w:t>5.49</w:t>
      </w:r>
      <w:r>
        <w:rPr>
          <w:rFonts w:asciiTheme="minorHAnsi" w:hAnsiTheme="minorHAnsi" w:cstheme="minorBidi"/>
          <w:noProof/>
          <w:kern w:val="2"/>
          <w:sz w:val="21"/>
          <w:szCs w:val="22"/>
          <w:lang w:val="en-US" w:eastAsia="zh-CN"/>
        </w:rPr>
        <w:tab/>
      </w:r>
      <w:r>
        <w:rPr>
          <w:noProof/>
        </w:rPr>
        <w:t>CA_n3-n7-n8</w:t>
      </w:r>
      <w:r>
        <w:rPr>
          <w:noProof/>
        </w:rPr>
        <w:tab/>
      </w:r>
      <w:r>
        <w:rPr>
          <w:noProof/>
        </w:rPr>
        <w:fldChar w:fldCharType="begin"/>
      </w:r>
      <w:r>
        <w:rPr>
          <w:noProof/>
        </w:rPr>
        <w:instrText xml:space="preserve"> PAGEREF _Toc136288460 \h </w:instrText>
      </w:r>
      <w:r>
        <w:rPr>
          <w:noProof/>
        </w:rPr>
      </w:r>
      <w:r>
        <w:rPr>
          <w:noProof/>
        </w:rPr>
        <w:fldChar w:fldCharType="separate"/>
      </w:r>
      <w:r>
        <w:rPr>
          <w:noProof/>
        </w:rPr>
        <w:t>91</w:t>
      </w:r>
      <w:r>
        <w:rPr>
          <w:noProof/>
        </w:rPr>
        <w:fldChar w:fldCharType="end"/>
      </w:r>
    </w:p>
    <w:p w14:paraId="0C19208F" w14:textId="77777777" w:rsidR="00305326" w:rsidRDefault="00305326">
      <w:pPr>
        <w:pStyle w:val="33"/>
        <w:rPr>
          <w:rFonts w:asciiTheme="minorHAnsi" w:hAnsiTheme="minorHAnsi" w:cstheme="minorBidi"/>
          <w:noProof/>
          <w:kern w:val="2"/>
          <w:sz w:val="21"/>
          <w:szCs w:val="22"/>
          <w:lang w:val="en-US" w:eastAsia="zh-CN"/>
        </w:rPr>
      </w:pPr>
      <w:r>
        <w:rPr>
          <w:noProof/>
        </w:rPr>
        <w:t>5.49.1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_Toc136288461 \h </w:instrText>
      </w:r>
      <w:r>
        <w:rPr>
          <w:noProof/>
        </w:rPr>
      </w:r>
      <w:r>
        <w:rPr>
          <w:noProof/>
        </w:rPr>
        <w:fldChar w:fldCharType="separate"/>
      </w:r>
      <w:r>
        <w:rPr>
          <w:noProof/>
        </w:rPr>
        <w:t>91</w:t>
      </w:r>
      <w:r>
        <w:rPr>
          <w:noProof/>
        </w:rPr>
        <w:fldChar w:fldCharType="end"/>
      </w:r>
    </w:p>
    <w:p w14:paraId="3B02BCA1" w14:textId="77777777" w:rsidR="00305326" w:rsidRDefault="00305326">
      <w:pPr>
        <w:pStyle w:val="42"/>
        <w:rPr>
          <w:rFonts w:asciiTheme="minorHAnsi" w:hAnsiTheme="minorHAnsi" w:cstheme="minorBidi"/>
          <w:noProof/>
          <w:kern w:val="2"/>
          <w:sz w:val="21"/>
          <w:szCs w:val="22"/>
          <w:lang w:val="en-US" w:eastAsia="zh-CN"/>
        </w:rPr>
      </w:pPr>
      <w:r>
        <w:rPr>
          <w:noProof/>
        </w:rPr>
        <w:t>5.49.1.1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_Toc136288462 \h </w:instrText>
      </w:r>
      <w:r>
        <w:rPr>
          <w:noProof/>
        </w:rPr>
      </w:r>
      <w:r>
        <w:rPr>
          <w:noProof/>
        </w:rPr>
        <w:fldChar w:fldCharType="separate"/>
      </w:r>
      <w:r>
        <w:rPr>
          <w:noProof/>
        </w:rPr>
        <w:t>91</w:t>
      </w:r>
      <w:r>
        <w:rPr>
          <w:noProof/>
        </w:rPr>
        <w:fldChar w:fldCharType="end"/>
      </w:r>
    </w:p>
    <w:p w14:paraId="730B4C8B" w14:textId="77777777" w:rsidR="00305326" w:rsidRDefault="00305326">
      <w:pPr>
        <w:pStyle w:val="42"/>
        <w:rPr>
          <w:rFonts w:asciiTheme="minorHAnsi" w:hAnsiTheme="minorHAnsi" w:cstheme="minorBidi"/>
          <w:noProof/>
          <w:kern w:val="2"/>
          <w:sz w:val="21"/>
          <w:szCs w:val="22"/>
          <w:lang w:val="en-US" w:eastAsia="zh-CN"/>
        </w:rPr>
      </w:pPr>
      <w:r>
        <w:rPr>
          <w:noProof/>
        </w:rPr>
        <w:t>5.49.1.2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_Toc136288463 \h </w:instrText>
      </w:r>
      <w:r>
        <w:rPr>
          <w:noProof/>
        </w:rPr>
      </w:r>
      <w:r>
        <w:rPr>
          <w:noProof/>
        </w:rPr>
        <w:fldChar w:fldCharType="separate"/>
      </w:r>
      <w:r>
        <w:rPr>
          <w:noProof/>
        </w:rPr>
        <w:t>91</w:t>
      </w:r>
      <w:r>
        <w:rPr>
          <w:noProof/>
        </w:rPr>
        <w:fldChar w:fldCharType="end"/>
      </w:r>
    </w:p>
    <w:p w14:paraId="13846B75" w14:textId="77777777" w:rsidR="00305326" w:rsidRDefault="00305326">
      <w:pPr>
        <w:pStyle w:val="42"/>
        <w:rPr>
          <w:rFonts w:asciiTheme="minorHAnsi" w:hAnsiTheme="minorHAnsi" w:cstheme="minorBidi"/>
          <w:noProof/>
          <w:kern w:val="2"/>
          <w:sz w:val="21"/>
          <w:szCs w:val="22"/>
          <w:lang w:val="en-US" w:eastAsia="zh-CN"/>
        </w:rPr>
      </w:pPr>
      <w:r>
        <w:rPr>
          <w:noProof/>
        </w:rPr>
        <w:t>5.49.1.3</w:t>
      </w:r>
      <w:r>
        <w:rPr>
          <w:rFonts w:asciiTheme="minorHAnsi" w:hAnsiTheme="minorHAnsi" w:cstheme="minorBidi"/>
          <w:noProof/>
          <w:kern w:val="2"/>
          <w:sz w:val="21"/>
          <w:szCs w:val="22"/>
          <w:lang w:val="en-US" w:eastAsia="zh-CN"/>
        </w:rPr>
        <w:tab/>
      </w:r>
      <w:r>
        <w:rPr>
          <w:noProof/>
        </w:rPr>
        <w:t>∆T</w:t>
      </w:r>
      <w:r w:rsidRPr="00BA6DE6">
        <w:rPr>
          <w:noProof/>
          <w:vertAlign w:val="subscript"/>
        </w:rPr>
        <w:t>IB,c</w:t>
      </w:r>
      <w:r>
        <w:rPr>
          <w:noProof/>
        </w:rPr>
        <w:t xml:space="preserve"> and ∆R</w:t>
      </w:r>
      <w:r w:rsidRPr="00BA6DE6">
        <w:rPr>
          <w:noProof/>
          <w:vertAlign w:val="subscript"/>
        </w:rPr>
        <w:t>IB,c</w:t>
      </w:r>
      <w:r>
        <w:rPr>
          <w:noProof/>
        </w:rPr>
        <w:t xml:space="preserve"> values</w:t>
      </w:r>
      <w:r>
        <w:rPr>
          <w:noProof/>
        </w:rPr>
        <w:tab/>
      </w:r>
      <w:r>
        <w:rPr>
          <w:noProof/>
        </w:rPr>
        <w:fldChar w:fldCharType="begin"/>
      </w:r>
      <w:r>
        <w:rPr>
          <w:noProof/>
        </w:rPr>
        <w:instrText xml:space="preserve"> PAGEREF _Toc136288464 \h </w:instrText>
      </w:r>
      <w:r>
        <w:rPr>
          <w:noProof/>
        </w:rPr>
      </w:r>
      <w:r>
        <w:rPr>
          <w:noProof/>
        </w:rPr>
        <w:fldChar w:fldCharType="separate"/>
      </w:r>
      <w:r>
        <w:rPr>
          <w:noProof/>
        </w:rPr>
        <w:t>91</w:t>
      </w:r>
      <w:r>
        <w:rPr>
          <w:noProof/>
        </w:rPr>
        <w:fldChar w:fldCharType="end"/>
      </w:r>
    </w:p>
    <w:p w14:paraId="5A1B1DD3" w14:textId="77777777" w:rsidR="00305326" w:rsidRDefault="00305326">
      <w:pPr>
        <w:pStyle w:val="33"/>
        <w:rPr>
          <w:rFonts w:asciiTheme="minorHAnsi" w:hAnsiTheme="minorHAnsi" w:cstheme="minorBidi"/>
          <w:noProof/>
          <w:kern w:val="2"/>
          <w:sz w:val="21"/>
          <w:szCs w:val="22"/>
          <w:lang w:val="en-US" w:eastAsia="zh-CN"/>
        </w:rPr>
      </w:pPr>
      <w:r>
        <w:rPr>
          <w:noProof/>
        </w:rPr>
        <w:t>5.49.2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_Toc136288465 \h </w:instrText>
      </w:r>
      <w:r>
        <w:rPr>
          <w:noProof/>
        </w:rPr>
      </w:r>
      <w:r>
        <w:rPr>
          <w:noProof/>
        </w:rPr>
        <w:fldChar w:fldCharType="separate"/>
      </w:r>
      <w:r>
        <w:rPr>
          <w:noProof/>
        </w:rPr>
        <w:t>91</w:t>
      </w:r>
      <w:r>
        <w:rPr>
          <w:noProof/>
        </w:rPr>
        <w:fldChar w:fldCharType="end"/>
      </w:r>
    </w:p>
    <w:p w14:paraId="5D541BF1" w14:textId="77777777" w:rsidR="00305326" w:rsidRDefault="00305326">
      <w:pPr>
        <w:pStyle w:val="42"/>
        <w:rPr>
          <w:rFonts w:asciiTheme="minorHAnsi" w:hAnsiTheme="minorHAnsi" w:cstheme="minorBidi"/>
          <w:noProof/>
          <w:kern w:val="2"/>
          <w:sz w:val="21"/>
          <w:szCs w:val="22"/>
          <w:lang w:val="en-US" w:eastAsia="zh-CN"/>
        </w:rPr>
      </w:pPr>
      <w:r>
        <w:rPr>
          <w:noProof/>
        </w:rPr>
        <w:t>5.49.2.1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_Toc136288466 \h </w:instrText>
      </w:r>
      <w:r>
        <w:rPr>
          <w:noProof/>
        </w:rPr>
      </w:r>
      <w:r>
        <w:rPr>
          <w:noProof/>
        </w:rPr>
        <w:fldChar w:fldCharType="separate"/>
      </w:r>
      <w:r>
        <w:rPr>
          <w:noProof/>
        </w:rPr>
        <w:t>91</w:t>
      </w:r>
      <w:r>
        <w:rPr>
          <w:noProof/>
        </w:rPr>
        <w:fldChar w:fldCharType="end"/>
      </w:r>
    </w:p>
    <w:p w14:paraId="7EC0C2CA" w14:textId="77777777" w:rsidR="00305326" w:rsidRDefault="00305326">
      <w:pPr>
        <w:pStyle w:val="42"/>
        <w:rPr>
          <w:rFonts w:asciiTheme="minorHAnsi" w:hAnsiTheme="minorHAnsi" w:cstheme="minorBidi"/>
          <w:noProof/>
          <w:kern w:val="2"/>
          <w:sz w:val="21"/>
          <w:szCs w:val="22"/>
          <w:lang w:val="en-US" w:eastAsia="zh-CN"/>
        </w:rPr>
      </w:pPr>
      <w:r>
        <w:rPr>
          <w:noProof/>
        </w:rPr>
        <w:t>5.49.2.2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_Toc136288467 \h </w:instrText>
      </w:r>
      <w:r>
        <w:rPr>
          <w:noProof/>
        </w:rPr>
      </w:r>
      <w:r>
        <w:rPr>
          <w:noProof/>
        </w:rPr>
        <w:fldChar w:fldCharType="separate"/>
      </w:r>
      <w:r>
        <w:rPr>
          <w:noProof/>
        </w:rPr>
        <w:t>91</w:t>
      </w:r>
      <w:r>
        <w:rPr>
          <w:noProof/>
        </w:rPr>
        <w:fldChar w:fldCharType="end"/>
      </w:r>
    </w:p>
    <w:p w14:paraId="43FDC235" w14:textId="77777777" w:rsidR="00305326" w:rsidRDefault="00305326">
      <w:pPr>
        <w:pStyle w:val="22"/>
        <w:rPr>
          <w:rFonts w:asciiTheme="minorHAnsi" w:hAnsiTheme="minorHAnsi" w:cstheme="minorBidi"/>
          <w:noProof/>
          <w:kern w:val="2"/>
          <w:sz w:val="21"/>
          <w:szCs w:val="22"/>
          <w:lang w:val="en-US" w:eastAsia="zh-CN"/>
        </w:rPr>
      </w:pPr>
      <w:r>
        <w:rPr>
          <w:noProof/>
        </w:rPr>
        <w:t>5.50</w:t>
      </w:r>
      <w:r>
        <w:rPr>
          <w:rFonts w:asciiTheme="minorHAnsi" w:hAnsiTheme="minorHAnsi" w:cstheme="minorBidi"/>
          <w:noProof/>
          <w:kern w:val="2"/>
          <w:sz w:val="21"/>
          <w:szCs w:val="22"/>
          <w:lang w:val="en-US" w:eastAsia="zh-CN"/>
        </w:rPr>
        <w:tab/>
      </w:r>
      <w:r>
        <w:rPr>
          <w:noProof/>
        </w:rPr>
        <w:t xml:space="preserve"> CA_n8-n39-n41</w:t>
      </w:r>
      <w:r>
        <w:rPr>
          <w:noProof/>
        </w:rPr>
        <w:tab/>
      </w:r>
      <w:r>
        <w:rPr>
          <w:noProof/>
        </w:rPr>
        <w:fldChar w:fldCharType="begin"/>
      </w:r>
      <w:r>
        <w:rPr>
          <w:noProof/>
        </w:rPr>
        <w:instrText xml:space="preserve"> PAGEREF _Toc136288468 \h </w:instrText>
      </w:r>
      <w:r>
        <w:rPr>
          <w:noProof/>
        </w:rPr>
      </w:r>
      <w:r>
        <w:rPr>
          <w:noProof/>
        </w:rPr>
        <w:fldChar w:fldCharType="separate"/>
      </w:r>
      <w:r>
        <w:rPr>
          <w:noProof/>
        </w:rPr>
        <w:t>92</w:t>
      </w:r>
      <w:r>
        <w:rPr>
          <w:noProof/>
        </w:rPr>
        <w:fldChar w:fldCharType="end"/>
      </w:r>
    </w:p>
    <w:p w14:paraId="79104AC9" w14:textId="77777777" w:rsidR="00305326" w:rsidRDefault="00305326">
      <w:pPr>
        <w:pStyle w:val="33"/>
        <w:rPr>
          <w:rFonts w:asciiTheme="minorHAnsi" w:hAnsiTheme="minorHAnsi" w:cstheme="minorBidi"/>
          <w:noProof/>
          <w:kern w:val="2"/>
          <w:sz w:val="21"/>
          <w:szCs w:val="22"/>
          <w:lang w:val="en-US" w:eastAsia="zh-CN"/>
        </w:rPr>
      </w:pPr>
      <w:r>
        <w:rPr>
          <w:noProof/>
        </w:rPr>
        <w:t>5.50.1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_Toc136288469 \h </w:instrText>
      </w:r>
      <w:r>
        <w:rPr>
          <w:noProof/>
        </w:rPr>
      </w:r>
      <w:r>
        <w:rPr>
          <w:noProof/>
        </w:rPr>
        <w:fldChar w:fldCharType="separate"/>
      </w:r>
      <w:r>
        <w:rPr>
          <w:noProof/>
        </w:rPr>
        <w:t>92</w:t>
      </w:r>
      <w:r>
        <w:rPr>
          <w:noProof/>
        </w:rPr>
        <w:fldChar w:fldCharType="end"/>
      </w:r>
    </w:p>
    <w:p w14:paraId="0111F191" w14:textId="77777777" w:rsidR="00305326" w:rsidRDefault="00305326">
      <w:pPr>
        <w:pStyle w:val="42"/>
        <w:rPr>
          <w:rFonts w:asciiTheme="minorHAnsi" w:hAnsiTheme="minorHAnsi" w:cstheme="minorBidi"/>
          <w:noProof/>
          <w:kern w:val="2"/>
          <w:sz w:val="21"/>
          <w:szCs w:val="22"/>
          <w:lang w:val="en-US" w:eastAsia="zh-CN"/>
        </w:rPr>
      </w:pPr>
      <w:r>
        <w:rPr>
          <w:noProof/>
        </w:rPr>
        <w:t>5.50.1.1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_Toc136288470 \h </w:instrText>
      </w:r>
      <w:r>
        <w:rPr>
          <w:noProof/>
        </w:rPr>
      </w:r>
      <w:r>
        <w:rPr>
          <w:noProof/>
        </w:rPr>
        <w:fldChar w:fldCharType="separate"/>
      </w:r>
      <w:r>
        <w:rPr>
          <w:noProof/>
        </w:rPr>
        <w:t>92</w:t>
      </w:r>
      <w:r>
        <w:rPr>
          <w:noProof/>
        </w:rPr>
        <w:fldChar w:fldCharType="end"/>
      </w:r>
    </w:p>
    <w:p w14:paraId="286CF48F" w14:textId="77777777" w:rsidR="00305326" w:rsidRDefault="00305326">
      <w:pPr>
        <w:pStyle w:val="42"/>
        <w:rPr>
          <w:rFonts w:asciiTheme="minorHAnsi" w:hAnsiTheme="minorHAnsi" w:cstheme="minorBidi"/>
          <w:noProof/>
          <w:kern w:val="2"/>
          <w:sz w:val="21"/>
          <w:szCs w:val="22"/>
          <w:lang w:val="en-US" w:eastAsia="zh-CN"/>
        </w:rPr>
      </w:pPr>
      <w:r>
        <w:rPr>
          <w:noProof/>
        </w:rPr>
        <w:t>5.50.1.2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_Toc136288471 \h </w:instrText>
      </w:r>
      <w:r>
        <w:rPr>
          <w:noProof/>
        </w:rPr>
      </w:r>
      <w:r>
        <w:rPr>
          <w:noProof/>
        </w:rPr>
        <w:fldChar w:fldCharType="separate"/>
      </w:r>
      <w:r>
        <w:rPr>
          <w:noProof/>
        </w:rPr>
        <w:t>92</w:t>
      </w:r>
      <w:r>
        <w:rPr>
          <w:noProof/>
        </w:rPr>
        <w:fldChar w:fldCharType="end"/>
      </w:r>
    </w:p>
    <w:p w14:paraId="76EEE438" w14:textId="77777777" w:rsidR="00305326" w:rsidRDefault="00305326">
      <w:pPr>
        <w:pStyle w:val="42"/>
        <w:rPr>
          <w:rFonts w:asciiTheme="minorHAnsi" w:hAnsiTheme="minorHAnsi" w:cstheme="minorBidi"/>
          <w:noProof/>
          <w:kern w:val="2"/>
          <w:sz w:val="21"/>
          <w:szCs w:val="22"/>
          <w:lang w:val="en-US" w:eastAsia="zh-CN"/>
        </w:rPr>
      </w:pPr>
      <w:r>
        <w:rPr>
          <w:noProof/>
        </w:rPr>
        <w:t>5.50.1.3</w:t>
      </w:r>
      <w:r>
        <w:rPr>
          <w:rFonts w:asciiTheme="minorHAnsi" w:hAnsiTheme="minorHAnsi" w:cstheme="minorBidi"/>
          <w:noProof/>
          <w:kern w:val="2"/>
          <w:sz w:val="21"/>
          <w:szCs w:val="22"/>
          <w:lang w:val="en-US" w:eastAsia="zh-CN"/>
        </w:rPr>
        <w:tab/>
      </w:r>
      <w:r>
        <w:rPr>
          <w:noProof/>
        </w:rPr>
        <w:t>∆T</w:t>
      </w:r>
      <w:r w:rsidRPr="00BA6DE6">
        <w:rPr>
          <w:noProof/>
          <w:vertAlign w:val="subscript"/>
        </w:rPr>
        <w:t>IB,c</w:t>
      </w:r>
      <w:r>
        <w:rPr>
          <w:noProof/>
        </w:rPr>
        <w:t xml:space="preserve"> and ∆R</w:t>
      </w:r>
      <w:r w:rsidRPr="00BA6DE6">
        <w:rPr>
          <w:noProof/>
          <w:vertAlign w:val="subscript"/>
        </w:rPr>
        <w:t>IB,c</w:t>
      </w:r>
      <w:r>
        <w:rPr>
          <w:noProof/>
        </w:rPr>
        <w:t xml:space="preserve"> values</w:t>
      </w:r>
      <w:r>
        <w:rPr>
          <w:noProof/>
        </w:rPr>
        <w:tab/>
      </w:r>
      <w:r>
        <w:rPr>
          <w:noProof/>
        </w:rPr>
        <w:fldChar w:fldCharType="begin"/>
      </w:r>
      <w:r>
        <w:rPr>
          <w:noProof/>
        </w:rPr>
        <w:instrText xml:space="preserve"> PAGEREF _Toc136288472 \h </w:instrText>
      </w:r>
      <w:r>
        <w:rPr>
          <w:noProof/>
        </w:rPr>
      </w:r>
      <w:r>
        <w:rPr>
          <w:noProof/>
        </w:rPr>
        <w:fldChar w:fldCharType="separate"/>
      </w:r>
      <w:r>
        <w:rPr>
          <w:noProof/>
        </w:rPr>
        <w:t>92</w:t>
      </w:r>
      <w:r>
        <w:rPr>
          <w:noProof/>
        </w:rPr>
        <w:fldChar w:fldCharType="end"/>
      </w:r>
    </w:p>
    <w:p w14:paraId="45B62E9E" w14:textId="77777777" w:rsidR="00305326" w:rsidRDefault="00305326">
      <w:pPr>
        <w:pStyle w:val="33"/>
        <w:rPr>
          <w:rFonts w:asciiTheme="minorHAnsi" w:hAnsiTheme="minorHAnsi" w:cstheme="minorBidi"/>
          <w:noProof/>
          <w:kern w:val="2"/>
          <w:sz w:val="21"/>
          <w:szCs w:val="22"/>
          <w:lang w:val="en-US" w:eastAsia="zh-CN"/>
        </w:rPr>
      </w:pPr>
      <w:r>
        <w:rPr>
          <w:noProof/>
        </w:rPr>
        <w:t>5.50.2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_Toc136288473 \h </w:instrText>
      </w:r>
      <w:r>
        <w:rPr>
          <w:noProof/>
        </w:rPr>
      </w:r>
      <w:r>
        <w:rPr>
          <w:noProof/>
        </w:rPr>
        <w:fldChar w:fldCharType="separate"/>
      </w:r>
      <w:r>
        <w:rPr>
          <w:noProof/>
        </w:rPr>
        <w:t>92</w:t>
      </w:r>
      <w:r>
        <w:rPr>
          <w:noProof/>
        </w:rPr>
        <w:fldChar w:fldCharType="end"/>
      </w:r>
    </w:p>
    <w:p w14:paraId="792745C7" w14:textId="77777777" w:rsidR="00305326" w:rsidRDefault="00305326">
      <w:pPr>
        <w:pStyle w:val="42"/>
        <w:rPr>
          <w:rFonts w:asciiTheme="minorHAnsi" w:hAnsiTheme="minorHAnsi" w:cstheme="minorBidi"/>
          <w:noProof/>
          <w:kern w:val="2"/>
          <w:sz w:val="21"/>
          <w:szCs w:val="22"/>
          <w:lang w:val="en-US" w:eastAsia="zh-CN"/>
        </w:rPr>
      </w:pPr>
      <w:r>
        <w:rPr>
          <w:noProof/>
        </w:rPr>
        <w:t>5.50.2.1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_Toc136288474 \h </w:instrText>
      </w:r>
      <w:r>
        <w:rPr>
          <w:noProof/>
        </w:rPr>
      </w:r>
      <w:r>
        <w:rPr>
          <w:noProof/>
        </w:rPr>
        <w:fldChar w:fldCharType="separate"/>
      </w:r>
      <w:r>
        <w:rPr>
          <w:noProof/>
        </w:rPr>
        <w:t>92</w:t>
      </w:r>
      <w:r>
        <w:rPr>
          <w:noProof/>
        </w:rPr>
        <w:fldChar w:fldCharType="end"/>
      </w:r>
    </w:p>
    <w:p w14:paraId="72ACD016" w14:textId="77777777" w:rsidR="00305326" w:rsidRDefault="00305326">
      <w:pPr>
        <w:pStyle w:val="42"/>
        <w:rPr>
          <w:rFonts w:asciiTheme="minorHAnsi" w:hAnsiTheme="minorHAnsi" w:cstheme="minorBidi"/>
          <w:noProof/>
          <w:kern w:val="2"/>
          <w:sz w:val="21"/>
          <w:szCs w:val="22"/>
          <w:lang w:val="en-US" w:eastAsia="zh-CN"/>
        </w:rPr>
      </w:pPr>
      <w:r>
        <w:rPr>
          <w:noProof/>
        </w:rPr>
        <w:t>5.50.2.2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_Toc136288475 \h </w:instrText>
      </w:r>
      <w:r>
        <w:rPr>
          <w:noProof/>
        </w:rPr>
      </w:r>
      <w:r>
        <w:rPr>
          <w:noProof/>
        </w:rPr>
        <w:fldChar w:fldCharType="separate"/>
      </w:r>
      <w:r>
        <w:rPr>
          <w:noProof/>
        </w:rPr>
        <w:t>92</w:t>
      </w:r>
      <w:r>
        <w:rPr>
          <w:noProof/>
        </w:rPr>
        <w:fldChar w:fldCharType="end"/>
      </w:r>
    </w:p>
    <w:p w14:paraId="6AB7D24D" w14:textId="77777777" w:rsidR="00305326" w:rsidRDefault="00305326">
      <w:pPr>
        <w:pStyle w:val="22"/>
        <w:rPr>
          <w:rFonts w:asciiTheme="minorHAnsi" w:hAnsiTheme="minorHAnsi" w:cstheme="minorBidi"/>
          <w:noProof/>
          <w:kern w:val="2"/>
          <w:sz w:val="21"/>
          <w:szCs w:val="22"/>
          <w:lang w:val="en-US" w:eastAsia="zh-CN"/>
        </w:rPr>
      </w:pPr>
      <w:r>
        <w:rPr>
          <w:noProof/>
        </w:rPr>
        <w:t>5.51</w:t>
      </w:r>
      <w:r>
        <w:rPr>
          <w:rFonts w:asciiTheme="minorHAnsi" w:hAnsiTheme="minorHAnsi" w:cstheme="minorBidi"/>
          <w:noProof/>
          <w:kern w:val="2"/>
          <w:sz w:val="21"/>
          <w:szCs w:val="22"/>
          <w:lang w:val="en-US" w:eastAsia="zh-CN"/>
        </w:rPr>
        <w:tab/>
      </w:r>
      <w:r>
        <w:rPr>
          <w:noProof/>
        </w:rPr>
        <w:t>CA_n8-n39-n79</w:t>
      </w:r>
      <w:r>
        <w:rPr>
          <w:noProof/>
        </w:rPr>
        <w:tab/>
      </w:r>
      <w:r>
        <w:rPr>
          <w:noProof/>
        </w:rPr>
        <w:fldChar w:fldCharType="begin"/>
      </w:r>
      <w:r>
        <w:rPr>
          <w:noProof/>
        </w:rPr>
        <w:instrText xml:space="preserve"> PAGEREF _Toc136288476 \h </w:instrText>
      </w:r>
      <w:r>
        <w:rPr>
          <w:noProof/>
        </w:rPr>
      </w:r>
      <w:r>
        <w:rPr>
          <w:noProof/>
        </w:rPr>
        <w:fldChar w:fldCharType="separate"/>
      </w:r>
      <w:r>
        <w:rPr>
          <w:noProof/>
        </w:rPr>
        <w:t>92</w:t>
      </w:r>
      <w:r>
        <w:rPr>
          <w:noProof/>
        </w:rPr>
        <w:fldChar w:fldCharType="end"/>
      </w:r>
    </w:p>
    <w:p w14:paraId="290BCCFC" w14:textId="77777777" w:rsidR="00305326" w:rsidRDefault="00305326">
      <w:pPr>
        <w:pStyle w:val="33"/>
        <w:rPr>
          <w:rFonts w:asciiTheme="minorHAnsi" w:hAnsiTheme="minorHAnsi" w:cstheme="minorBidi"/>
          <w:noProof/>
          <w:kern w:val="2"/>
          <w:sz w:val="21"/>
          <w:szCs w:val="22"/>
          <w:lang w:val="en-US" w:eastAsia="zh-CN"/>
        </w:rPr>
      </w:pPr>
      <w:r>
        <w:rPr>
          <w:noProof/>
        </w:rPr>
        <w:t>5.51.1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_Toc136288477 \h </w:instrText>
      </w:r>
      <w:r>
        <w:rPr>
          <w:noProof/>
        </w:rPr>
      </w:r>
      <w:r>
        <w:rPr>
          <w:noProof/>
        </w:rPr>
        <w:fldChar w:fldCharType="separate"/>
      </w:r>
      <w:r>
        <w:rPr>
          <w:noProof/>
        </w:rPr>
        <w:t>92</w:t>
      </w:r>
      <w:r>
        <w:rPr>
          <w:noProof/>
        </w:rPr>
        <w:fldChar w:fldCharType="end"/>
      </w:r>
    </w:p>
    <w:p w14:paraId="44C3A06F" w14:textId="77777777" w:rsidR="00305326" w:rsidRDefault="00305326">
      <w:pPr>
        <w:pStyle w:val="42"/>
        <w:rPr>
          <w:rFonts w:asciiTheme="minorHAnsi" w:hAnsiTheme="minorHAnsi" w:cstheme="minorBidi"/>
          <w:noProof/>
          <w:kern w:val="2"/>
          <w:sz w:val="21"/>
          <w:szCs w:val="22"/>
          <w:lang w:val="en-US" w:eastAsia="zh-CN"/>
        </w:rPr>
      </w:pPr>
      <w:r>
        <w:rPr>
          <w:noProof/>
        </w:rPr>
        <w:t>5.51.1.1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_Toc136288478 \h </w:instrText>
      </w:r>
      <w:r>
        <w:rPr>
          <w:noProof/>
        </w:rPr>
      </w:r>
      <w:r>
        <w:rPr>
          <w:noProof/>
        </w:rPr>
        <w:fldChar w:fldCharType="separate"/>
      </w:r>
      <w:r>
        <w:rPr>
          <w:noProof/>
        </w:rPr>
        <w:t>92</w:t>
      </w:r>
      <w:r>
        <w:rPr>
          <w:noProof/>
        </w:rPr>
        <w:fldChar w:fldCharType="end"/>
      </w:r>
    </w:p>
    <w:p w14:paraId="1FEEA7B4" w14:textId="77777777" w:rsidR="00305326" w:rsidRDefault="00305326">
      <w:pPr>
        <w:pStyle w:val="42"/>
        <w:rPr>
          <w:rFonts w:asciiTheme="minorHAnsi" w:hAnsiTheme="minorHAnsi" w:cstheme="minorBidi"/>
          <w:noProof/>
          <w:kern w:val="2"/>
          <w:sz w:val="21"/>
          <w:szCs w:val="22"/>
          <w:lang w:val="en-US" w:eastAsia="zh-CN"/>
        </w:rPr>
      </w:pPr>
      <w:r>
        <w:rPr>
          <w:noProof/>
        </w:rPr>
        <w:t>5.51.1.2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_Toc136288479 \h </w:instrText>
      </w:r>
      <w:r>
        <w:rPr>
          <w:noProof/>
        </w:rPr>
      </w:r>
      <w:r>
        <w:rPr>
          <w:noProof/>
        </w:rPr>
        <w:fldChar w:fldCharType="separate"/>
      </w:r>
      <w:r>
        <w:rPr>
          <w:noProof/>
        </w:rPr>
        <w:t>93</w:t>
      </w:r>
      <w:r>
        <w:rPr>
          <w:noProof/>
        </w:rPr>
        <w:fldChar w:fldCharType="end"/>
      </w:r>
    </w:p>
    <w:p w14:paraId="21A47504" w14:textId="77777777" w:rsidR="00305326" w:rsidRDefault="00305326">
      <w:pPr>
        <w:pStyle w:val="42"/>
        <w:rPr>
          <w:rFonts w:asciiTheme="minorHAnsi" w:hAnsiTheme="minorHAnsi" w:cstheme="minorBidi"/>
          <w:noProof/>
          <w:kern w:val="2"/>
          <w:sz w:val="21"/>
          <w:szCs w:val="22"/>
          <w:lang w:val="en-US" w:eastAsia="zh-CN"/>
        </w:rPr>
      </w:pPr>
      <w:r>
        <w:rPr>
          <w:noProof/>
        </w:rPr>
        <w:t>5.51.1.3</w:t>
      </w:r>
      <w:r>
        <w:rPr>
          <w:rFonts w:asciiTheme="minorHAnsi" w:hAnsiTheme="minorHAnsi" w:cstheme="minorBidi"/>
          <w:noProof/>
          <w:kern w:val="2"/>
          <w:sz w:val="21"/>
          <w:szCs w:val="22"/>
          <w:lang w:val="en-US" w:eastAsia="zh-CN"/>
        </w:rPr>
        <w:tab/>
      </w:r>
      <w:r>
        <w:rPr>
          <w:noProof/>
        </w:rPr>
        <w:t>∆T</w:t>
      </w:r>
      <w:r w:rsidRPr="00BA6DE6">
        <w:rPr>
          <w:noProof/>
          <w:vertAlign w:val="subscript"/>
        </w:rPr>
        <w:t>IB,c</w:t>
      </w:r>
      <w:r>
        <w:rPr>
          <w:noProof/>
        </w:rPr>
        <w:t xml:space="preserve"> and ∆R</w:t>
      </w:r>
      <w:r w:rsidRPr="00BA6DE6">
        <w:rPr>
          <w:noProof/>
          <w:vertAlign w:val="subscript"/>
        </w:rPr>
        <w:t>IB,c</w:t>
      </w:r>
      <w:r>
        <w:rPr>
          <w:noProof/>
        </w:rPr>
        <w:t xml:space="preserve"> values</w:t>
      </w:r>
      <w:r>
        <w:rPr>
          <w:noProof/>
        </w:rPr>
        <w:tab/>
      </w:r>
      <w:r>
        <w:rPr>
          <w:noProof/>
        </w:rPr>
        <w:fldChar w:fldCharType="begin"/>
      </w:r>
      <w:r>
        <w:rPr>
          <w:noProof/>
        </w:rPr>
        <w:instrText xml:space="preserve"> PAGEREF _Toc136288480 \h </w:instrText>
      </w:r>
      <w:r>
        <w:rPr>
          <w:noProof/>
        </w:rPr>
      </w:r>
      <w:r>
        <w:rPr>
          <w:noProof/>
        </w:rPr>
        <w:fldChar w:fldCharType="separate"/>
      </w:r>
      <w:r>
        <w:rPr>
          <w:noProof/>
        </w:rPr>
        <w:t>93</w:t>
      </w:r>
      <w:r>
        <w:rPr>
          <w:noProof/>
        </w:rPr>
        <w:fldChar w:fldCharType="end"/>
      </w:r>
    </w:p>
    <w:p w14:paraId="3D29DF03" w14:textId="77777777" w:rsidR="00305326" w:rsidRDefault="00305326">
      <w:pPr>
        <w:pStyle w:val="33"/>
        <w:rPr>
          <w:rFonts w:asciiTheme="minorHAnsi" w:hAnsiTheme="minorHAnsi" w:cstheme="minorBidi"/>
          <w:noProof/>
          <w:kern w:val="2"/>
          <w:sz w:val="21"/>
          <w:szCs w:val="22"/>
          <w:lang w:val="en-US" w:eastAsia="zh-CN"/>
        </w:rPr>
      </w:pPr>
      <w:r>
        <w:rPr>
          <w:noProof/>
        </w:rPr>
        <w:t>5.51.2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_Toc136288481 \h </w:instrText>
      </w:r>
      <w:r>
        <w:rPr>
          <w:noProof/>
        </w:rPr>
      </w:r>
      <w:r>
        <w:rPr>
          <w:noProof/>
        </w:rPr>
        <w:fldChar w:fldCharType="separate"/>
      </w:r>
      <w:r>
        <w:rPr>
          <w:noProof/>
        </w:rPr>
        <w:t>93</w:t>
      </w:r>
      <w:r>
        <w:rPr>
          <w:noProof/>
        </w:rPr>
        <w:fldChar w:fldCharType="end"/>
      </w:r>
    </w:p>
    <w:p w14:paraId="0A5D57A6" w14:textId="77777777" w:rsidR="00305326" w:rsidRDefault="00305326">
      <w:pPr>
        <w:pStyle w:val="42"/>
        <w:rPr>
          <w:rFonts w:asciiTheme="minorHAnsi" w:hAnsiTheme="minorHAnsi" w:cstheme="minorBidi"/>
          <w:noProof/>
          <w:kern w:val="2"/>
          <w:sz w:val="21"/>
          <w:szCs w:val="22"/>
          <w:lang w:val="en-US" w:eastAsia="zh-CN"/>
        </w:rPr>
      </w:pPr>
      <w:r>
        <w:rPr>
          <w:noProof/>
        </w:rPr>
        <w:lastRenderedPageBreak/>
        <w:t>5.51.2.1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_Toc136288482 \h </w:instrText>
      </w:r>
      <w:r>
        <w:rPr>
          <w:noProof/>
        </w:rPr>
      </w:r>
      <w:r>
        <w:rPr>
          <w:noProof/>
        </w:rPr>
        <w:fldChar w:fldCharType="separate"/>
      </w:r>
      <w:r>
        <w:rPr>
          <w:noProof/>
        </w:rPr>
        <w:t>93</w:t>
      </w:r>
      <w:r>
        <w:rPr>
          <w:noProof/>
        </w:rPr>
        <w:fldChar w:fldCharType="end"/>
      </w:r>
    </w:p>
    <w:p w14:paraId="39F841D0" w14:textId="77777777" w:rsidR="00305326" w:rsidRDefault="00305326">
      <w:pPr>
        <w:pStyle w:val="42"/>
        <w:rPr>
          <w:rFonts w:asciiTheme="minorHAnsi" w:hAnsiTheme="minorHAnsi" w:cstheme="minorBidi"/>
          <w:noProof/>
          <w:kern w:val="2"/>
          <w:sz w:val="21"/>
          <w:szCs w:val="22"/>
          <w:lang w:val="en-US" w:eastAsia="zh-CN"/>
        </w:rPr>
      </w:pPr>
      <w:r>
        <w:rPr>
          <w:noProof/>
        </w:rPr>
        <w:t>5.51.2.2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_Toc136288483 \h </w:instrText>
      </w:r>
      <w:r>
        <w:rPr>
          <w:noProof/>
        </w:rPr>
      </w:r>
      <w:r>
        <w:rPr>
          <w:noProof/>
        </w:rPr>
        <w:fldChar w:fldCharType="separate"/>
      </w:r>
      <w:r>
        <w:rPr>
          <w:noProof/>
        </w:rPr>
        <w:t>93</w:t>
      </w:r>
      <w:r>
        <w:rPr>
          <w:noProof/>
        </w:rPr>
        <w:fldChar w:fldCharType="end"/>
      </w:r>
    </w:p>
    <w:p w14:paraId="04019F7C" w14:textId="77777777" w:rsidR="00305326" w:rsidRDefault="00305326">
      <w:pPr>
        <w:pStyle w:val="22"/>
        <w:rPr>
          <w:rFonts w:asciiTheme="minorHAnsi" w:hAnsiTheme="minorHAnsi" w:cstheme="minorBidi"/>
          <w:noProof/>
          <w:kern w:val="2"/>
          <w:sz w:val="21"/>
          <w:szCs w:val="22"/>
          <w:lang w:val="en-US" w:eastAsia="zh-CN"/>
        </w:rPr>
      </w:pPr>
      <w:r>
        <w:rPr>
          <w:noProof/>
        </w:rPr>
        <w:t>5.52</w:t>
      </w:r>
      <w:r>
        <w:rPr>
          <w:rFonts w:asciiTheme="minorHAnsi" w:hAnsiTheme="minorHAnsi" w:cstheme="minorBidi"/>
          <w:noProof/>
          <w:kern w:val="2"/>
          <w:sz w:val="21"/>
          <w:szCs w:val="22"/>
          <w:lang w:val="en-US" w:eastAsia="zh-CN"/>
        </w:rPr>
        <w:tab/>
      </w:r>
      <w:r>
        <w:rPr>
          <w:noProof/>
        </w:rPr>
        <w:t>CA_n7-n67-n78</w:t>
      </w:r>
      <w:r>
        <w:rPr>
          <w:noProof/>
        </w:rPr>
        <w:tab/>
      </w:r>
      <w:r>
        <w:rPr>
          <w:noProof/>
        </w:rPr>
        <w:fldChar w:fldCharType="begin"/>
      </w:r>
      <w:r>
        <w:rPr>
          <w:noProof/>
        </w:rPr>
        <w:instrText xml:space="preserve"> PAGEREF _Toc136288484 \h </w:instrText>
      </w:r>
      <w:r>
        <w:rPr>
          <w:noProof/>
        </w:rPr>
      </w:r>
      <w:r>
        <w:rPr>
          <w:noProof/>
        </w:rPr>
        <w:fldChar w:fldCharType="separate"/>
      </w:r>
      <w:r>
        <w:rPr>
          <w:noProof/>
        </w:rPr>
        <w:t>94</w:t>
      </w:r>
      <w:r>
        <w:rPr>
          <w:noProof/>
        </w:rPr>
        <w:fldChar w:fldCharType="end"/>
      </w:r>
    </w:p>
    <w:p w14:paraId="4D500022" w14:textId="77777777" w:rsidR="00305326" w:rsidRDefault="00305326">
      <w:pPr>
        <w:pStyle w:val="33"/>
        <w:rPr>
          <w:rFonts w:asciiTheme="minorHAnsi" w:hAnsiTheme="minorHAnsi" w:cstheme="minorBidi"/>
          <w:noProof/>
          <w:kern w:val="2"/>
          <w:sz w:val="21"/>
          <w:szCs w:val="22"/>
          <w:lang w:val="en-US" w:eastAsia="zh-CN"/>
        </w:rPr>
      </w:pPr>
      <w:r>
        <w:rPr>
          <w:noProof/>
        </w:rPr>
        <w:t>5.52.1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_Toc136288485 \h </w:instrText>
      </w:r>
      <w:r>
        <w:rPr>
          <w:noProof/>
        </w:rPr>
      </w:r>
      <w:r>
        <w:rPr>
          <w:noProof/>
        </w:rPr>
        <w:fldChar w:fldCharType="separate"/>
      </w:r>
      <w:r>
        <w:rPr>
          <w:noProof/>
        </w:rPr>
        <w:t>94</w:t>
      </w:r>
      <w:r>
        <w:rPr>
          <w:noProof/>
        </w:rPr>
        <w:fldChar w:fldCharType="end"/>
      </w:r>
    </w:p>
    <w:p w14:paraId="1121F903" w14:textId="77777777" w:rsidR="00305326" w:rsidRDefault="00305326">
      <w:pPr>
        <w:pStyle w:val="42"/>
        <w:rPr>
          <w:rFonts w:asciiTheme="minorHAnsi" w:hAnsiTheme="minorHAnsi" w:cstheme="minorBidi"/>
          <w:noProof/>
          <w:kern w:val="2"/>
          <w:sz w:val="21"/>
          <w:szCs w:val="22"/>
          <w:lang w:val="en-US" w:eastAsia="zh-CN"/>
        </w:rPr>
      </w:pPr>
      <w:r>
        <w:rPr>
          <w:noProof/>
        </w:rPr>
        <w:t>5.52.1.1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_Toc136288486 \h </w:instrText>
      </w:r>
      <w:r>
        <w:rPr>
          <w:noProof/>
        </w:rPr>
      </w:r>
      <w:r>
        <w:rPr>
          <w:noProof/>
        </w:rPr>
        <w:fldChar w:fldCharType="separate"/>
      </w:r>
      <w:r>
        <w:rPr>
          <w:noProof/>
        </w:rPr>
        <w:t>94</w:t>
      </w:r>
      <w:r>
        <w:rPr>
          <w:noProof/>
        </w:rPr>
        <w:fldChar w:fldCharType="end"/>
      </w:r>
    </w:p>
    <w:p w14:paraId="5F5AA7B4" w14:textId="77777777" w:rsidR="00305326" w:rsidRDefault="00305326">
      <w:pPr>
        <w:pStyle w:val="42"/>
        <w:rPr>
          <w:rFonts w:asciiTheme="minorHAnsi" w:hAnsiTheme="minorHAnsi" w:cstheme="minorBidi"/>
          <w:noProof/>
          <w:kern w:val="2"/>
          <w:sz w:val="21"/>
          <w:szCs w:val="22"/>
          <w:lang w:val="en-US" w:eastAsia="zh-CN"/>
        </w:rPr>
      </w:pPr>
      <w:r>
        <w:rPr>
          <w:noProof/>
        </w:rPr>
        <w:t>5.52.1.2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_Toc136288487 \h </w:instrText>
      </w:r>
      <w:r>
        <w:rPr>
          <w:noProof/>
        </w:rPr>
      </w:r>
      <w:r>
        <w:rPr>
          <w:noProof/>
        </w:rPr>
        <w:fldChar w:fldCharType="separate"/>
      </w:r>
      <w:r>
        <w:rPr>
          <w:noProof/>
        </w:rPr>
        <w:t>94</w:t>
      </w:r>
      <w:r>
        <w:rPr>
          <w:noProof/>
        </w:rPr>
        <w:fldChar w:fldCharType="end"/>
      </w:r>
    </w:p>
    <w:p w14:paraId="33E08666" w14:textId="77777777" w:rsidR="00305326" w:rsidRDefault="00305326">
      <w:pPr>
        <w:pStyle w:val="42"/>
        <w:rPr>
          <w:rFonts w:asciiTheme="minorHAnsi" w:hAnsiTheme="minorHAnsi" w:cstheme="minorBidi"/>
          <w:noProof/>
          <w:kern w:val="2"/>
          <w:sz w:val="21"/>
          <w:szCs w:val="22"/>
          <w:lang w:val="en-US" w:eastAsia="zh-CN"/>
        </w:rPr>
      </w:pPr>
      <w:r>
        <w:rPr>
          <w:noProof/>
        </w:rPr>
        <w:t>5.52.1.3</w:t>
      </w:r>
      <w:r>
        <w:rPr>
          <w:rFonts w:asciiTheme="minorHAnsi" w:hAnsiTheme="minorHAnsi" w:cstheme="minorBidi"/>
          <w:noProof/>
          <w:kern w:val="2"/>
          <w:sz w:val="21"/>
          <w:szCs w:val="22"/>
          <w:lang w:val="en-US" w:eastAsia="zh-CN"/>
        </w:rPr>
        <w:tab/>
      </w:r>
      <w:r>
        <w:rPr>
          <w:noProof/>
        </w:rPr>
        <w:t>∆T</w:t>
      </w:r>
      <w:r w:rsidRPr="00BA6DE6">
        <w:rPr>
          <w:noProof/>
          <w:vertAlign w:val="subscript"/>
        </w:rPr>
        <w:t>IB,c</w:t>
      </w:r>
      <w:r>
        <w:rPr>
          <w:noProof/>
        </w:rPr>
        <w:t xml:space="preserve"> and ∆R</w:t>
      </w:r>
      <w:r w:rsidRPr="00BA6DE6">
        <w:rPr>
          <w:noProof/>
          <w:vertAlign w:val="subscript"/>
        </w:rPr>
        <w:t>IB,c</w:t>
      </w:r>
      <w:r>
        <w:rPr>
          <w:noProof/>
        </w:rPr>
        <w:t xml:space="preserve"> values</w:t>
      </w:r>
      <w:r>
        <w:rPr>
          <w:noProof/>
        </w:rPr>
        <w:tab/>
      </w:r>
      <w:r>
        <w:rPr>
          <w:noProof/>
        </w:rPr>
        <w:fldChar w:fldCharType="begin"/>
      </w:r>
      <w:r>
        <w:rPr>
          <w:noProof/>
        </w:rPr>
        <w:instrText xml:space="preserve"> PAGEREF _Toc136288488 \h </w:instrText>
      </w:r>
      <w:r>
        <w:rPr>
          <w:noProof/>
        </w:rPr>
      </w:r>
      <w:r>
        <w:rPr>
          <w:noProof/>
        </w:rPr>
        <w:fldChar w:fldCharType="separate"/>
      </w:r>
      <w:r>
        <w:rPr>
          <w:noProof/>
        </w:rPr>
        <w:t>95</w:t>
      </w:r>
      <w:r>
        <w:rPr>
          <w:noProof/>
        </w:rPr>
        <w:fldChar w:fldCharType="end"/>
      </w:r>
    </w:p>
    <w:p w14:paraId="4790C102" w14:textId="77777777" w:rsidR="00305326" w:rsidRDefault="00305326">
      <w:pPr>
        <w:pStyle w:val="33"/>
        <w:rPr>
          <w:rFonts w:asciiTheme="minorHAnsi" w:hAnsiTheme="minorHAnsi" w:cstheme="minorBidi"/>
          <w:noProof/>
          <w:kern w:val="2"/>
          <w:sz w:val="21"/>
          <w:szCs w:val="22"/>
          <w:lang w:val="en-US" w:eastAsia="zh-CN"/>
        </w:rPr>
      </w:pPr>
      <w:r>
        <w:rPr>
          <w:noProof/>
        </w:rPr>
        <w:t>5.52.2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_Toc136288489 \h </w:instrText>
      </w:r>
      <w:r>
        <w:rPr>
          <w:noProof/>
        </w:rPr>
      </w:r>
      <w:r>
        <w:rPr>
          <w:noProof/>
        </w:rPr>
        <w:fldChar w:fldCharType="separate"/>
      </w:r>
      <w:r>
        <w:rPr>
          <w:noProof/>
        </w:rPr>
        <w:t>95</w:t>
      </w:r>
      <w:r>
        <w:rPr>
          <w:noProof/>
        </w:rPr>
        <w:fldChar w:fldCharType="end"/>
      </w:r>
    </w:p>
    <w:p w14:paraId="17494E48" w14:textId="77777777" w:rsidR="00305326" w:rsidRDefault="00305326">
      <w:pPr>
        <w:pStyle w:val="42"/>
        <w:rPr>
          <w:rFonts w:asciiTheme="minorHAnsi" w:hAnsiTheme="minorHAnsi" w:cstheme="minorBidi"/>
          <w:noProof/>
          <w:kern w:val="2"/>
          <w:sz w:val="21"/>
          <w:szCs w:val="22"/>
          <w:lang w:val="en-US" w:eastAsia="zh-CN"/>
        </w:rPr>
      </w:pPr>
      <w:r>
        <w:rPr>
          <w:noProof/>
        </w:rPr>
        <w:t>5.52.2.1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_Toc136288490 \h </w:instrText>
      </w:r>
      <w:r>
        <w:rPr>
          <w:noProof/>
        </w:rPr>
      </w:r>
      <w:r>
        <w:rPr>
          <w:noProof/>
        </w:rPr>
        <w:fldChar w:fldCharType="separate"/>
      </w:r>
      <w:r>
        <w:rPr>
          <w:noProof/>
        </w:rPr>
        <w:t>95</w:t>
      </w:r>
      <w:r>
        <w:rPr>
          <w:noProof/>
        </w:rPr>
        <w:fldChar w:fldCharType="end"/>
      </w:r>
    </w:p>
    <w:p w14:paraId="724CF0DA" w14:textId="77777777" w:rsidR="00305326" w:rsidRDefault="00305326">
      <w:pPr>
        <w:pStyle w:val="42"/>
        <w:rPr>
          <w:rFonts w:asciiTheme="minorHAnsi" w:hAnsiTheme="minorHAnsi" w:cstheme="minorBidi"/>
          <w:noProof/>
          <w:kern w:val="2"/>
          <w:sz w:val="21"/>
          <w:szCs w:val="22"/>
          <w:lang w:val="en-US" w:eastAsia="zh-CN"/>
        </w:rPr>
      </w:pPr>
      <w:r>
        <w:rPr>
          <w:noProof/>
        </w:rPr>
        <w:t>5.52.2.2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_Toc136288491 \h </w:instrText>
      </w:r>
      <w:r>
        <w:rPr>
          <w:noProof/>
        </w:rPr>
      </w:r>
      <w:r>
        <w:rPr>
          <w:noProof/>
        </w:rPr>
        <w:fldChar w:fldCharType="separate"/>
      </w:r>
      <w:r>
        <w:rPr>
          <w:noProof/>
        </w:rPr>
        <w:t>95</w:t>
      </w:r>
      <w:r>
        <w:rPr>
          <w:noProof/>
        </w:rPr>
        <w:fldChar w:fldCharType="end"/>
      </w:r>
    </w:p>
    <w:p w14:paraId="0CC0CD17" w14:textId="77777777" w:rsidR="00305326" w:rsidRDefault="00305326">
      <w:pPr>
        <w:pStyle w:val="22"/>
        <w:rPr>
          <w:rFonts w:asciiTheme="minorHAnsi" w:hAnsiTheme="minorHAnsi" w:cstheme="minorBidi"/>
          <w:noProof/>
          <w:kern w:val="2"/>
          <w:sz w:val="21"/>
          <w:szCs w:val="22"/>
          <w:lang w:val="en-US" w:eastAsia="zh-CN"/>
        </w:rPr>
      </w:pPr>
      <w:r>
        <w:rPr>
          <w:noProof/>
        </w:rPr>
        <w:t>5.53</w:t>
      </w:r>
      <w:r>
        <w:rPr>
          <w:rFonts w:asciiTheme="minorHAnsi" w:hAnsiTheme="minorHAnsi" w:cstheme="minorBidi"/>
          <w:noProof/>
          <w:kern w:val="2"/>
          <w:sz w:val="21"/>
          <w:szCs w:val="22"/>
          <w:lang w:val="en-US" w:eastAsia="zh-CN"/>
        </w:rPr>
        <w:tab/>
      </w:r>
      <w:r w:rsidRPr="00BA6DE6">
        <w:rPr>
          <w:rFonts w:eastAsia="宋体"/>
          <w:noProof/>
          <w:lang w:eastAsia="zh-CN"/>
        </w:rPr>
        <w:t>CA_n41-n66-n85</w:t>
      </w:r>
      <w:r>
        <w:rPr>
          <w:noProof/>
        </w:rPr>
        <w:tab/>
      </w:r>
      <w:r>
        <w:rPr>
          <w:noProof/>
        </w:rPr>
        <w:fldChar w:fldCharType="begin"/>
      </w:r>
      <w:r>
        <w:rPr>
          <w:noProof/>
        </w:rPr>
        <w:instrText xml:space="preserve"> PAGEREF _Toc136288492 \h </w:instrText>
      </w:r>
      <w:r>
        <w:rPr>
          <w:noProof/>
        </w:rPr>
      </w:r>
      <w:r>
        <w:rPr>
          <w:noProof/>
        </w:rPr>
        <w:fldChar w:fldCharType="separate"/>
      </w:r>
      <w:r>
        <w:rPr>
          <w:noProof/>
        </w:rPr>
        <w:t>96</w:t>
      </w:r>
      <w:r>
        <w:rPr>
          <w:noProof/>
        </w:rPr>
        <w:fldChar w:fldCharType="end"/>
      </w:r>
    </w:p>
    <w:p w14:paraId="5B88A26D" w14:textId="77777777" w:rsidR="00305326" w:rsidRDefault="00305326">
      <w:pPr>
        <w:pStyle w:val="33"/>
        <w:rPr>
          <w:rFonts w:asciiTheme="minorHAnsi" w:hAnsiTheme="minorHAnsi" w:cstheme="minorBidi"/>
          <w:noProof/>
          <w:kern w:val="2"/>
          <w:sz w:val="21"/>
          <w:szCs w:val="22"/>
          <w:lang w:val="en-US" w:eastAsia="zh-CN"/>
        </w:rPr>
      </w:pPr>
      <w:r>
        <w:rPr>
          <w:noProof/>
        </w:rPr>
        <w:t>5.53.1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_Toc136288493 \h </w:instrText>
      </w:r>
      <w:r>
        <w:rPr>
          <w:noProof/>
        </w:rPr>
      </w:r>
      <w:r>
        <w:rPr>
          <w:noProof/>
        </w:rPr>
        <w:fldChar w:fldCharType="separate"/>
      </w:r>
      <w:r>
        <w:rPr>
          <w:noProof/>
        </w:rPr>
        <w:t>96</w:t>
      </w:r>
      <w:r>
        <w:rPr>
          <w:noProof/>
        </w:rPr>
        <w:fldChar w:fldCharType="end"/>
      </w:r>
    </w:p>
    <w:p w14:paraId="23CC1CD8" w14:textId="77777777" w:rsidR="00305326" w:rsidRDefault="00305326">
      <w:pPr>
        <w:pStyle w:val="42"/>
        <w:rPr>
          <w:rFonts w:asciiTheme="minorHAnsi" w:hAnsiTheme="minorHAnsi" w:cstheme="minorBidi"/>
          <w:noProof/>
          <w:kern w:val="2"/>
          <w:sz w:val="21"/>
          <w:szCs w:val="22"/>
          <w:lang w:val="en-US" w:eastAsia="zh-CN"/>
        </w:rPr>
      </w:pPr>
      <w:r>
        <w:rPr>
          <w:noProof/>
        </w:rPr>
        <w:t>5.53.1.1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_Toc136288494 \h </w:instrText>
      </w:r>
      <w:r>
        <w:rPr>
          <w:noProof/>
        </w:rPr>
      </w:r>
      <w:r>
        <w:rPr>
          <w:noProof/>
        </w:rPr>
        <w:fldChar w:fldCharType="separate"/>
      </w:r>
      <w:r>
        <w:rPr>
          <w:noProof/>
        </w:rPr>
        <w:t>96</w:t>
      </w:r>
      <w:r>
        <w:rPr>
          <w:noProof/>
        </w:rPr>
        <w:fldChar w:fldCharType="end"/>
      </w:r>
    </w:p>
    <w:p w14:paraId="687B5DDD" w14:textId="77777777" w:rsidR="00305326" w:rsidRDefault="00305326">
      <w:pPr>
        <w:pStyle w:val="42"/>
        <w:rPr>
          <w:rFonts w:asciiTheme="minorHAnsi" w:hAnsiTheme="minorHAnsi" w:cstheme="minorBidi"/>
          <w:noProof/>
          <w:kern w:val="2"/>
          <w:sz w:val="21"/>
          <w:szCs w:val="22"/>
          <w:lang w:val="en-US" w:eastAsia="zh-CN"/>
        </w:rPr>
      </w:pPr>
      <w:r>
        <w:rPr>
          <w:noProof/>
        </w:rPr>
        <w:t>5.53.1.2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_Toc136288495 \h </w:instrText>
      </w:r>
      <w:r>
        <w:rPr>
          <w:noProof/>
        </w:rPr>
      </w:r>
      <w:r>
        <w:rPr>
          <w:noProof/>
        </w:rPr>
        <w:fldChar w:fldCharType="separate"/>
      </w:r>
      <w:r>
        <w:rPr>
          <w:noProof/>
        </w:rPr>
        <w:t>96</w:t>
      </w:r>
      <w:r>
        <w:rPr>
          <w:noProof/>
        </w:rPr>
        <w:fldChar w:fldCharType="end"/>
      </w:r>
    </w:p>
    <w:p w14:paraId="5FCCC77E" w14:textId="77777777" w:rsidR="00305326" w:rsidRDefault="00305326">
      <w:pPr>
        <w:pStyle w:val="42"/>
        <w:rPr>
          <w:rFonts w:asciiTheme="minorHAnsi" w:hAnsiTheme="minorHAnsi" w:cstheme="minorBidi"/>
          <w:noProof/>
          <w:kern w:val="2"/>
          <w:sz w:val="21"/>
          <w:szCs w:val="22"/>
          <w:lang w:val="en-US" w:eastAsia="zh-CN"/>
        </w:rPr>
      </w:pPr>
      <w:r>
        <w:rPr>
          <w:noProof/>
        </w:rPr>
        <w:t>5.53.1.3</w:t>
      </w:r>
      <w:r>
        <w:rPr>
          <w:rFonts w:asciiTheme="minorHAnsi" w:hAnsiTheme="minorHAnsi" w:cstheme="minorBidi"/>
          <w:noProof/>
          <w:kern w:val="2"/>
          <w:sz w:val="21"/>
          <w:szCs w:val="22"/>
          <w:lang w:val="en-US" w:eastAsia="zh-CN"/>
        </w:rPr>
        <w:tab/>
      </w:r>
      <w:r>
        <w:rPr>
          <w:noProof/>
        </w:rPr>
        <w:t>∆T</w:t>
      </w:r>
      <w:r w:rsidRPr="00BA6DE6">
        <w:rPr>
          <w:noProof/>
          <w:vertAlign w:val="subscript"/>
        </w:rPr>
        <w:t>IB,c</w:t>
      </w:r>
      <w:r>
        <w:rPr>
          <w:noProof/>
        </w:rPr>
        <w:t xml:space="preserve"> and ∆R</w:t>
      </w:r>
      <w:r w:rsidRPr="00BA6DE6">
        <w:rPr>
          <w:noProof/>
          <w:vertAlign w:val="subscript"/>
        </w:rPr>
        <w:t>IB,c</w:t>
      </w:r>
      <w:r>
        <w:rPr>
          <w:noProof/>
        </w:rPr>
        <w:t xml:space="preserve"> values</w:t>
      </w:r>
      <w:r>
        <w:rPr>
          <w:noProof/>
        </w:rPr>
        <w:tab/>
      </w:r>
      <w:r>
        <w:rPr>
          <w:noProof/>
        </w:rPr>
        <w:fldChar w:fldCharType="begin"/>
      </w:r>
      <w:r>
        <w:rPr>
          <w:noProof/>
        </w:rPr>
        <w:instrText xml:space="preserve"> PAGEREF _Toc136288496 \h </w:instrText>
      </w:r>
      <w:r>
        <w:rPr>
          <w:noProof/>
        </w:rPr>
      </w:r>
      <w:r>
        <w:rPr>
          <w:noProof/>
        </w:rPr>
        <w:fldChar w:fldCharType="separate"/>
      </w:r>
      <w:r>
        <w:rPr>
          <w:noProof/>
        </w:rPr>
        <w:t>96</w:t>
      </w:r>
      <w:r>
        <w:rPr>
          <w:noProof/>
        </w:rPr>
        <w:fldChar w:fldCharType="end"/>
      </w:r>
    </w:p>
    <w:p w14:paraId="4E0E0F4E" w14:textId="77777777" w:rsidR="00305326" w:rsidRDefault="00305326">
      <w:pPr>
        <w:pStyle w:val="33"/>
        <w:rPr>
          <w:rFonts w:asciiTheme="minorHAnsi" w:hAnsiTheme="minorHAnsi" w:cstheme="minorBidi"/>
          <w:noProof/>
          <w:kern w:val="2"/>
          <w:sz w:val="21"/>
          <w:szCs w:val="22"/>
          <w:lang w:val="en-US" w:eastAsia="zh-CN"/>
        </w:rPr>
      </w:pPr>
      <w:r>
        <w:rPr>
          <w:noProof/>
        </w:rPr>
        <w:t>5.53.2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_Toc136288497 \h </w:instrText>
      </w:r>
      <w:r>
        <w:rPr>
          <w:noProof/>
        </w:rPr>
      </w:r>
      <w:r>
        <w:rPr>
          <w:noProof/>
        </w:rPr>
        <w:fldChar w:fldCharType="separate"/>
      </w:r>
      <w:r>
        <w:rPr>
          <w:noProof/>
        </w:rPr>
        <w:t>96</w:t>
      </w:r>
      <w:r>
        <w:rPr>
          <w:noProof/>
        </w:rPr>
        <w:fldChar w:fldCharType="end"/>
      </w:r>
    </w:p>
    <w:p w14:paraId="0C6DF7B5" w14:textId="77777777" w:rsidR="00305326" w:rsidRDefault="00305326">
      <w:pPr>
        <w:pStyle w:val="42"/>
        <w:rPr>
          <w:rFonts w:asciiTheme="minorHAnsi" w:hAnsiTheme="minorHAnsi" w:cstheme="minorBidi"/>
          <w:noProof/>
          <w:kern w:val="2"/>
          <w:sz w:val="21"/>
          <w:szCs w:val="22"/>
          <w:lang w:val="en-US" w:eastAsia="zh-CN"/>
        </w:rPr>
      </w:pPr>
      <w:r>
        <w:rPr>
          <w:noProof/>
        </w:rPr>
        <w:t>5.53.2.1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_Toc136288498 \h </w:instrText>
      </w:r>
      <w:r>
        <w:rPr>
          <w:noProof/>
        </w:rPr>
      </w:r>
      <w:r>
        <w:rPr>
          <w:noProof/>
        </w:rPr>
        <w:fldChar w:fldCharType="separate"/>
      </w:r>
      <w:r>
        <w:rPr>
          <w:noProof/>
        </w:rPr>
        <w:t>96</w:t>
      </w:r>
      <w:r>
        <w:rPr>
          <w:noProof/>
        </w:rPr>
        <w:fldChar w:fldCharType="end"/>
      </w:r>
    </w:p>
    <w:p w14:paraId="71C4A275" w14:textId="77777777" w:rsidR="00305326" w:rsidRDefault="00305326">
      <w:pPr>
        <w:pStyle w:val="42"/>
        <w:rPr>
          <w:rFonts w:asciiTheme="minorHAnsi" w:hAnsiTheme="minorHAnsi" w:cstheme="minorBidi"/>
          <w:noProof/>
          <w:kern w:val="2"/>
          <w:sz w:val="21"/>
          <w:szCs w:val="22"/>
          <w:lang w:val="en-US" w:eastAsia="zh-CN"/>
        </w:rPr>
      </w:pPr>
      <w:r>
        <w:rPr>
          <w:noProof/>
        </w:rPr>
        <w:t>5.53.2.2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_Toc136288499 \h </w:instrText>
      </w:r>
      <w:r>
        <w:rPr>
          <w:noProof/>
        </w:rPr>
      </w:r>
      <w:r>
        <w:rPr>
          <w:noProof/>
        </w:rPr>
        <w:fldChar w:fldCharType="separate"/>
      </w:r>
      <w:r>
        <w:rPr>
          <w:noProof/>
        </w:rPr>
        <w:t>97</w:t>
      </w:r>
      <w:r>
        <w:rPr>
          <w:noProof/>
        </w:rPr>
        <w:fldChar w:fldCharType="end"/>
      </w:r>
    </w:p>
    <w:p w14:paraId="1F995C31" w14:textId="77777777" w:rsidR="00305326" w:rsidRDefault="00305326">
      <w:pPr>
        <w:pStyle w:val="22"/>
        <w:rPr>
          <w:rFonts w:asciiTheme="minorHAnsi" w:hAnsiTheme="minorHAnsi" w:cstheme="minorBidi"/>
          <w:noProof/>
          <w:kern w:val="2"/>
          <w:sz w:val="21"/>
          <w:szCs w:val="22"/>
          <w:lang w:val="en-US" w:eastAsia="zh-CN"/>
        </w:rPr>
      </w:pPr>
      <w:r>
        <w:rPr>
          <w:noProof/>
        </w:rPr>
        <w:t>5.54</w:t>
      </w:r>
      <w:r>
        <w:rPr>
          <w:rFonts w:asciiTheme="minorHAnsi" w:hAnsiTheme="minorHAnsi" w:cstheme="minorBidi"/>
          <w:noProof/>
          <w:kern w:val="2"/>
          <w:sz w:val="21"/>
          <w:szCs w:val="22"/>
          <w:lang w:val="en-US" w:eastAsia="zh-CN"/>
        </w:rPr>
        <w:tab/>
      </w:r>
      <w:r>
        <w:rPr>
          <w:noProof/>
        </w:rPr>
        <w:t>CA_n1-n28-n102</w:t>
      </w:r>
      <w:r>
        <w:rPr>
          <w:noProof/>
        </w:rPr>
        <w:tab/>
      </w:r>
      <w:r>
        <w:rPr>
          <w:noProof/>
        </w:rPr>
        <w:fldChar w:fldCharType="begin"/>
      </w:r>
      <w:r>
        <w:rPr>
          <w:noProof/>
        </w:rPr>
        <w:instrText xml:space="preserve"> PAGEREF _Toc136288500 \h </w:instrText>
      </w:r>
      <w:r>
        <w:rPr>
          <w:noProof/>
        </w:rPr>
      </w:r>
      <w:r>
        <w:rPr>
          <w:noProof/>
        </w:rPr>
        <w:fldChar w:fldCharType="separate"/>
      </w:r>
      <w:r>
        <w:rPr>
          <w:noProof/>
        </w:rPr>
        <w:t>97</w:t>
      </w:r>
      <w:r>
        <w:rPr>
          <w:noProof/>
        </w:rPr>
        <w:fldChar w:fldCharType="end"/>
      </w:r>
    </w:p>
    <w:p w14:paraId="597276AD" w14:textId="77777777" w:rsidR="00305326" w:rsidRDefault="00305326">
      <w:pPr>
        <w:pStyle w:val="33"/>
        <w:rPr>
          <w:rFonts w:asciiTheme="minorHAnsi" w:hAnsiTheme="minorHAnsi" w:cstheme="minorBidi"/>
          <w:noProof/>
          <w:kern w:val="2"/>
          <w:sz w:val="21"/>
          <w:szCs w:val="22"/>
          <w:lang w:val="en-US" w:eastAsia="zh-CN"/>
        </w:rPr>
      </w:pPr>
      <w:r>
        <w:rPr>
          <w:noProof/>
        </w:rPr>
        <w:t>5.54.1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_Toc136288501 \h </w:instrText>
      </w:r>
      <w:r>
        <w:rPr>
          <w:noProof/>
        </w:rPr>
      </w:r>
      <w:r>
        <w:rPr>
          <w:noProof/>
        </w:rPr>
        <w:fldChar w:fldCharType="separate"/>
      </w:r>
      <w:r>
        <w:rPr>
          <w:noProof/>
        </w:rPr>
        <w:t>97</w:t>
      </w:r>
      <w:r>
        <w:rPr>
          <w:noProof/>
        </w:rPr>
        <w:fldChar w:fldCharType="end"/>
      </w:r>
    </w:p>
    <w:p w14:paraId="173FB181" w14:textId="77777777" w:rsidR="00305326" w:rsidRDefault="00305326">
      <w:pPr>
        <w:pStyle w:val="42"/>
        <w:rPr>
          <w:rFonts w:asciiTheme="minorHAnsi" w:hAnsiTheme="minorHAnsi" w:cstheme="minorBidi"/>
          <w:noProof/>
          <w:kern w:val="2"/>
          <w:sz w:val="21"/>
          <w:szCs w:val="22"/>
          <w:lang w:val="en-US" w:eastAsia="zh-CN"/>
        </w:rPr>
      </w:pPr>
      <w:r>
        <w:rPr>
          <w:noProof/>
        </w:rPr>
        <w:t>5.54.1.1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_Toc136288502 \h </w:instrText>
      </w:r>
      <w:r>
        <w:rPr>
          <w:noProof/>
        </w:rPr>
      </w:r>
      <w:r>
        <w:rPr>
          <w:noProof/>
        </w:rPr>
        <w:fldChar w:fldCharType="separate"/>
      </w:r>
      <w:r>
        <w:rPr>
          <w:noProof/>
        </w:rPr>
        <w:t>97</w:t>
      </w:r>
      <w:r>
        <w:rPr>
          <w:noProof/>
        </w:rPr>
        <w:fldChar w:fldCharType="end"/>
      </w:r>
    </w:p>
    <w:p w14:paraId="01894F80" w14:textId="77777777" w:rsidR="00305326" w:rsidRDefault="00305326">
      <w:pPr>
        <w:pStyle w:val="42"/>
        <w:rPr>
          <w:rFonts w:asciiTheme="minorHAnsi" w:hAnsiTheme="minorHAnsi" w:cstheme="minorBidi"/>
          <w:noProof/>
          <w:kern w:val="2"/>
          <w:sz w:val="21"/>
          <w:szCs w:val="22"/>
          <w:lang w:val="en-US" w:eastAsia="zh-CN"/>
        </w:rPr>
      </w:pPr>
      <w:r>
        <w:rPr>
          <w:noProof/>
        </w:rPr>
        <w:t>5.54.1.2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_Toc136288503 \h </w:instrText>
      </w:r>
      <w:r>
        <w:rPr>
          <w:noProof/>
        </w:rPr>
      </w:r>
      <w:r>
        <w:rPr>
          <w:noProof/>
        </w:rPr>
        <w:fldChar w:fldCharType="separate"/>
      </w:r>
      <w:r>
        <w:rPr>
          <w:noProof/>
        </w:rPr>
        <w:t>98</w:t>
      </w:r>
      <w:r>
        <w:rPr>
          <w:noProof/>
        </w:rPr>
        <w:fldChar w:fldCharType="end"/>
      </w:r>
    </w:p>
    <w:p w14:paraId="0BBB865E" w14:textId="77777777" w:rsidR="00305326" w:rsidRDefault="00305326">
      <w:pPr>
        <w:pStyle w:val="42"/>
        <w:rPr>
          <w:rFonts w:asciiTheme="minorHAnsi" w:hAnsiTheme="minorHAnsi" w:cstheme="minorBidi"/>
          <w:noProof/>
          <w:kern w:val="2"/>
          <w:sz w:val="21"/>
          <w:szCs w:val="22"/>
          <w:lang w:val="en-US" w:eastAsia="zh-CN"/>
        </w:rPr>
      </w:pPr>
      <w:r>
        <w:rPr>
          <w:noProof/>
        </w:rPr>
        <w:t>5.54.1.3</w:t>
      </w:r>
      <w:r>
        <w:rPr>
          <w:rFonts w:asciiTheme="minorHAnsi" w:hAnsiTheme="minorHAnsi" w:cstheme="minorBidi"/>
          <w:noProof/>
          <w:kern w:val="2"/>
          <w:sz w:val="21"/>
          <w:szCs w:val="22"/>
          <w:lang w:val="en-US" w:eastAsia="zh-CN"/>
        </w:rPr>
        <w:tab/>
      </w:r>
      <w:r>
        <w:rPr>
          <w:noProof/>
        </w:rPr>
        <w:t>∆T</w:t>
      </w:r>
      <w:r w:rsidRPr="00BA6DE6">
        <w:rPr>
          <w:noProof/>
          <w:vertAlign w:val="subscript"/>
        </w:rPr>
        <w:t>IB,c</w:t>
      </w:r>
      <w:r>
        <w:rPr>
          <w:noProof/>
        </w:rPr>
        <w:t xml:space="preserve"> and ∆R</w:t>
      </w:r>
      <w:r w:rsidRPr="00BA6DE6">
        <w:rPr>
          <w:noProof/>
          <w:vertAlign w:val="subscript"/>
        </w:rPr>
        <w:t>IB,c</w:t>
      </w:r>
      <w:r>
        <w:rPr>
          <w:noProof/>
        </w:rPr>
        <w:t xml:space="preserve"> values</w:t>
      </w:r>
      <w:r>
        <w:rPr>
          <w:noProof/>
        </w:rPr>
        <w:tab/>
      </w:r>
      <w:r>
        <w:rPr>
          <w:noProof/>
        </w:rPr>
        <w:fldChar w:fldCharType="begin"/>
      </w:r>
      <w:r>
        <w:rPr>
          <w:noProof/>
        </w:rPr>
        <w:instrText xml:space="preserve"> PAGEREF _Toc136288504 \h </w:instrText>
      </w:r>
      <w:r>
        <w:rPr>
          <w:noProof/>
        </w:rPr>
      </w:r>
      <w:r>
        <w:rPr>
          <w:noProof/>
        </w:rPr>
        <w:fldChar w:fldCharType="separate"/>
      </w:r>
      <w:r>
        <w:rPr>
          <w:noProof/>
        </w:rPr>
        <w:t>98</w:t>
      </w:r>
      <w:r>
        <w:rPr>
          <w:noProof/>
        </w:rPr>
        <w:fldChar w:fldCharType="end"/>
      </w:r>
    </w:p>
    <w:p w14:paraId="341E85B7" w14:textId="77777777" w:rsidR="00305326" w:rsidRDefault="00305326">
      <w:pPr>
        <w:pStyle w:val="33"/>
        <w:rPr>
          <w:rFonts w:asciiTheme="minorHAnsi" w:hAnsiTheme="minorHAnsi" w:cstheme="minorBidi"/>
          <w:noProof/>
          <w:kern w:val="2"/>
          <w:sz w:val="21"/>
          <w:szCs w:val="22"/>
          <w:lang w:val="en-US" w:eastAsia="zh-CN"/>
        </w:rPr>
      </w:pPr>
      <w:r>
        <w:rPr>
          <w:noProof/>
        </w:rPr>
        <w:t>5.54.2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_Toc136288505 \h </w:instrText>
      </w:r>
      <w:r>
        <w:rPr>
          <w:noProof/>
        </w:rPr>
      </w:r>
      <w:r>
        <w:rPr>
          <w:noProof/>
        </w:rPr>
        <w:fldChar w:fldCharType="separate"/>
      </w:r>
      <w:r>
        <w:rPr>
          <w:noProof/>
        </w:rPr>
        <w:t>98</w:t>
      </w:r>
      <w:r>
        <w:rPr>
          <w:noProof/>
        </w:rPr>
        <w:fldChar w:fldCharType="end"/>
      </w:r>
    </w:p>
    <w:p w14:paraId="11FC79FD" w14:textId="77777777" w:rsidR="00305326" w:rsidRDefault="00305326">
      <w:pPr>
        <w:pStyle w:val="42"/>
        <w:rPr>
          <w:rFonts w:asciiTheme="minorHAnsi" w:hAnsiTheme="minorHAnsi" w:cstheme="minorBidi"/>
          <w:noProof/>
          <w:kern w:val="2"/>
          <w:sz w:val="21"/>
          <w:szCs w:val="22"/>
          <w:lang w:val="en-US" w:eastAsia="zh-CN"/>
        </w:rPr>
      </w:pPr>
      <w:r>
        <w:rPr>
          <w:noProof/>
        </w:rPr>
        <w:t>5.54.2.1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_Toc136288506 \h </w:instrText>
      </w:r>
      <w:r>
        <w:rPr>
          <w:noProof/>
        </w:rPr>
      </w:r>
      <w:r>
        <w:rPr>
          <w:noProof/>
        </w:rPr>
        <w:fldChar w:fldCharType="separate"/>
      </w:r>
      <w:r>
        <w:rPr>
          <w:noProof/>
        </w:rPr>
        <w:t>98</w:t>
      </w:r>
      <w:r>
        <w:rPr>
          <w:noProof/>
        </w:rPr>
        <w:fldChar w:fldCharType="end"/>
      </w:r>
    </w:p>
    <w:p w14:paraId="1DE09918" w14:textId="77777777" w:rsidR="00305326" w:rsidRDefault="00305326">
      <w:pPr>
        <w:pStyle w:val="42"/>
        <w:rPr>
          <w:rFonts w:asciiTheme="minorHAnsi" w:hAnsiTheme="minorHAnsi" w:cstheme="minorBidi"/>
          <w:noProof/>
          <w:kern w:val="2"/>
          <w:sz w:val="21"/>
          <w:szCs w:val="22"/>
          <w:lang w:val="en-US" w:eastAsia="zh-CN"/>
        </w:rPr>
      </w:pPr>
      <w:r>
        <w:rPr>
          <w:noProof/>
        </w:rPr>
        <w:t>5.54.2.2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_Toc136288507 \h </w:instrText>
      </w:r>
      <w:r>
        <w:rPr>
          <w:noProof/>
        </w:rPr>
      </w:r>
      <w:r>
        <w:rPr>
          <w:noProof/>
        </w:rPr>
        <w:fldChar w:fldCharType="separate"/>
      </w:r>
      <w:r>
        <w:rPr>
          <w:noProof/>
        </w:rPr>
        <w:t>100</w:t>
      </w:r>
      <w:r>
        <w:rPr>
          <w:noProof/>
        </w:rPr>
        <w:fldChar w:fldCharType="end"/>
      </w:r>
    </w:p>
    <w:p w14:paraId="4C5DF610" w14:textId="77777777" w:rsidR="00305326" w:rsidRDefault="00305326">
      <w:pPr>
        <w:pStyle w:val="22"/>
        <w:rPr>
          <w:rFonts w:asciiTheme="minorHAnsi" w:hAnsiTheme="minorHAnsi" w:cstheme="minorBidi"/>
          <w:noProof/>
          <w:kern w:val="2"/>
          <w:sz w:val="21"/>
          <w:szCs w:val="22"/>
          <w:lang w:val="en-US" w:eastAsia="zh-CN"/>
        </w:rPr>
      </w:pPr>
      <w:r>
        <w:rPr>
          <w:noProof/>
        </w:rPr>
        <w:t>5.55</w:t>
      </w:r>
      <w:r>
        <w:rPr>
          <w:rFonts w:asciiTheme="minorHAnsi" w:hAnsiTheme="minorHAnsi" w:cstheme="minorBidi"/>
          <w:noProof/>
          <w:kern w:val="2"/>
          <w:sz w:val="21"/>
          <w:szCs w:val="22"/>
          <w:lang w:val="en-US" w:eastAsia="zh-CN"/>
        </w:rPr>
        <w:tab/>
      </w:r>
      <w:r>
        <w:rPr>
          <w:noProof/>
        </w:rPr>
        <w:t>CA_n1-n78-n102</w:t>
      </w:r>
      <w:r>
        <w:rPr>
          <w:noProof/>
        </w:rPr>
        <w:tab/>
      </w:r>
      <w:r>
        <w:rPr>
          <w:noProof/>
        </w:rPr>
        <w:fldChar w:fldCharType="begin"/>
      </w:r>
      <w:r>
        <w:rPr>
          <w:noProof/>
        </w:rPr>
        <w:instrText xml:space="preserve"> PAGEREF _Toc136288508 \h </w:instrText>
      </w:r>
      <w:r>
        <w:rPr>
          <w:noProof/>
        </w:rPr>
      </w:r>
      <w:r>
        <w:rPr>
          <w:noProof/>
        </w:rPr>
        <w:fldChar w:fldCharType="separate"/>
      </w:r>
      <w:r>
        <w:rPr>
          <w:noProof/>
        </w:rPr>
        <w:t>101</w:t>
      </w:r>
      <w:r>
        <w:rPr>
          <w:noProof/>
        </w:rPr>
        <w:fldChar w:fldCharType="end"/>
      </w:r>
    </w:p>
    <w:p w14:paraId="4BB598D1" w14:textId="77777777" w:rsidR="00305326" w:rsidRDefault="00305326">
      <w:pPr>
        <w:pStyle w:val="33"/>
        <w:rPr>
          <w:rFonts w:asciiTheme="minorHAnsi" w:hAnsiTheme="minorHAnsi" w:cstheme="minorBidi"/>
          <w:noProof/>
          <w:kern w:val="2"/>
          <w:sz w:val="21"/>
          <w:szCs w:val="22"/>
          <w:lang w:val="en-US" w:eastAsia="zh-CN"/>
        </w:rPr>
      </w:pPr>
      <w:r w:rsidRPr="00BA6DE6">
        <w:rPr>
          <w:rFonts w:cs="Arial"/>
          <w:noProof/>
          <w:color w:val="000000" w:themeColor="text1"/>
        </w:rPr>
        <w:t>5.55.1</w:t>
      </w:r>
      <w:r>
        <w:rPr>
          <w:rFonts w:asciiTheme="minorHAnsi" w:hAnsiTheme="minorHAnsi" w:cstheme="minorBidi"/>
          <w:noProof/>
          <w:kern w:val="2"/>
          <w:sz w:val="21"/>
          <w:szCs w:val="22"/>
          <w:lang w:val="en-US" w:eastAsia="zh-CN"/>
        </w:rPr>
        <w:tab/>
      </w:r>
      <w:r w:rsidRPr="00BA6DE6">
        <w:rPr>
          <w:rFonts w:cs="Arial"/>
          <w:noProof/>
          <w:color w:val="000000" w:themeColor="text1"/>
        </w:rPr>
        <w:t>Common for 1 band UL and 2 bands UL CA</w:t>
      </w:r>
      <w:r>
        <w:rPr>
          <w:noProof/>
        </w:rPr>
        <w:tab/>
      </w:r>
      <w:r>
        <w:rPr>
          <w:noProof/>
        </w:rPr>
        <w:fldChar w:fldCharType="begin"/>
      </w:r>
      <w:r>
        <w:rPr>
          <w:noProof/>
        </w:rPr>
        <w:instrText xml:space="preserve"> PAGEREF _Toc136288509 \h </w:instrText>
      </w:r>
      <w:r>
        <w:rPr>
          <w:noProof/>
        </w:rPr>
      </w:r>
      <w:r>
        <w:rPr>
          <w:noProof/>
        </w:rPr>
        <w:fldChar w:fldCharType="separate"/>
      </w:r>
      <w:r>
        <w:rPr>
          <w:noProof/>
        </w:rPr>
        <w:t>101</w:t>
      </w:r>
      <w:r>
        <w:rPr>
          <w:noProof/>
        </w:rPr>
        <w:fldChar w:fldCharType="end"/>
      </w:r>
    </w:p>
    <w:p w14:paraId="10B479B9" w14:textId="77777777" w:rsidR="00305326" w:rsidRDefault="00305326">
      <w:pPr>
        <w:pStyle w:val="42"/>
        <w:rPr>
          <w:rFonts w:asciiTheme="minorHAnsi" w:hAnsiTheme="minorHAnsi" w:cstheme="minorBidi"/>
          <w:noProof/>
          <w:kern w:val="2"/>
          <w:sz w:val="21"/>
          <w:szCs w:val="22"/>
          <w:lang w:val="en-US" w:eastAsia="zh-CN"/>
        </w:rPr>
      </w:pPr>
      <w:r>
        <w:rPr>
          <w:noProof/>
        </w:rPr>
        <w:t>5.55.1.1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_Toc136288510 \h </w:instrText>
      </w:r>
      <w:r>
        <w:rPr>
          <w:noProof/>
        </w:rPr>
      </w:r>
      <w:r>
        <w:rPr>
          <w:noProof/>
        </w:rPr>
        <w:fldChar w:fldCharType="separate"/>
      </w:r>
      <w:r>
        <w:rPr>
          <w:noProof/>
        </w:rPr>
        <w:t>101</w:t>
      </w:r>
      <w:r>
        <w:rPr>
          <w:noProof/>
        </w:rPr>
        <w:fldChar w:fldCharType="end"/>
      </w:r>
    </w:p>
    <w:p w14:paraId="76AE61FB" w14:textId="77777777" w:rsidR="00305326" w:rsidRDefault="00305326">
      <w:pPr>
        <w:pStyle w:val="42"/>
        <w:rPr>
          <w:rFonts w:asciiTheme="minorHAnsi" w:hAnsiTheme="minorHAnsi" w:cstheme="minorBidi"/>
          <w:noProof/>
          <w:kern w:val="2"/>
          <w:sz w:val="21"/>
          <w:szCs w:val="22"/>
          <w:lang w:val="en-US" w:eastAsia="zh-CN"/>
        </w:rPr>
      </w:pPr>
      <w:r>
        <w:rPr>
          <w:noProof/>
        </w:rPr>
        <w:t>5.55.1.2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_Toc136288511 \h </w:instrText>
      </w:r>
      <w:r>
        <w:rPr>
          <w:noProof/>
        </w:rPr>
      </w:r>
      <w:r>
        <w:rPr>
          <w:noProof/>
        </w:rPr>
        <w:fldChar w:fldCharType="separate"/>
      </w:r>
      <w:r>
        <w:rPr>
          <w:noProof/>
        </w:rPr>
        <w:t>102</w:t>
      </w:r>
      <w:r>
        <w:rPr>
          <w:noProof/>
        </w:rPr>
        <w:fldChar w:fldCharType="end"/>
      </w:r>
    </w:p>
    <w:p w14:paraId="1AF1C7BB" w14:textId="77777777" w:rsidR="00305326" w:rsidRDefault="00305326">
      <w:pPr>
        <w:pStyle w:val="42"/>
        <w:rPr>
          <w:rFonts w:asciiTheme="minorHAnsi" w:hAnsiTheme="minorHAnsi" w:cstheme="minorBidi"/>
          <w:noProof/>
          <w:kern w:val="2"/>
          <w:sz w:val="21"/>
          <w:szCs w:val="22"/>
          <w:lang w:val="en-US" w:eastAsia="zh-CN"/>
        </w:rPr>
      </w:pPr>
      <w:r>
        <w:rPr>
          <w:noProof/>
        </w:rPr>
        <w:t>5.55.1.3</w:t>
      </w:r>
      <w:r>
        <w:rPr>
          <w:rFonts w:asciiTheme="minorHAnsi" w:hAnsiTheme="minorHAnsi" w:cstheme="minorBidi"/>
          <w:noProof/>
          <w:kern w:val="2"/>
          <w:sz w:val="21"/>
          <w:szCs w:val="22"/>
          <w:lang w:val="en-US" w:eastAsia="zh-CN"/>
        </w:rPr>
        <w:tab/>
      </w:r>
      <w:r>
        <w:rPr>
          <w:noProof/>
        </w:rPr>
        <w:t>∆T</w:t>
      </w:r>
      <w:r w:rsidRPr="00BA6DE6">
        <w:rPr>
          <w:noProof/>
          <w:vertAlign w:val="subscript"/>
        </w:rPr>
        <w:t>IB,c</w:t>
      </w:r>
      <w:r>
        <w:rPr>
          <w:noProof/>
        </w:rPr>
        <w:t xml:space="preserve"> and ∆R</w:t>
      </w:r>
      <w:r w:rsidRPr="00BA6DE6">
        <w:rPr>
          <w:noProof/>
          <w:vertAlign w:val="subscript"/>
        </w:rPr>
        <w:t>IB,c</w:t>
      </w:r>
      <w:r>
        <w:rPr>
          <w:noProof/>
        </w:rPr>
        <w:t xml:space="preserve"> values</w:t>
      </w:r>
      <w:r>
        <w:rPr>
          <w:noProof/>
        </w:rPr>
        <w:tab/>
      </w:r>
      <w:r>
        <w:rPr>
          <w:noProof/>
        </w:rPr>
        <w:fldChar w:fldCharType="begin"/>
      </w:r>
      <w:r>
        <w:rPr>
          <w:noProof/>
        </w:rPr>
        <w:instrText xml:space="preserve"> PAGEREF _Toc136288512 \h </w:instrText>
      </w:r>
      <w:r>
        <w:rPr>
          <w:noProof/>
        </w:rPr>
      </w:r>
      <w:r>
        <w:rPr>
          <w:noProof/>
        </w:rPr>
        <w:fldChar w:fldCharType="separate"/>
      </w:r>
      <w:r>
        <w:rPr>
          <w:noProof/>
        </w:rPr>
        <w:t>103</w:t>
      </w:r>
      <w:r>
        <w:rPr>
          <w:noProof/>
        </w:rPr>
        <w:fldChar w:fldCharType="end"/>
      </w:r>
    </w:p>
    <w:p w14:paraId="488819FD" w14:textId="77777777" w:rsidR="00305326" w:rsidRDefault="00305326">
      <w:pPr>
        <w:pStyle w:val="33"/>
        <w:rPr>
          <w:rFonts w:asciiTheme="minorHAnsi" w:hAnsiTheme="minorHAnsi" w:cstheme="minorBidi"/>
          <w:noProof/>
          <w:kern w:val="2"/>
          <w:sz w:val="21"/>
          <w:szCs w:val="22"/>
          <w:lang w:val="en-US" w:eastAsia="zh-CN"/>
        </w:rPr>
      </w:pPr>
      <w:r w:rsidRPr="00BA6DE6">
        <w:rPr>
          <w:rFonts w:cs="Arial"/>
          <w:noProof/>
          <w:color w:val="000000" w:themeColor="text1"/>
        </w:rPr>
        <w:t>5.55.2</w:t>
      </w:r>
      <w:r>
        <w:rPr>
          <w:rFonts w:asciiTheme="minorHAnsi" w:hAnsiTheme="minorHAnsi" w:cstheme="minorBidi"/>
          <w:noProof/>
          <w:kern w:val="2"/>
          <w:sz w:val="21"/>
          <w:szCs w:val="22"/>
          <w:lang w:val="en-US" w:eastAsia="zh-CN"/>
        </w:rPr>
        <w:tab/>
      </w:r>
      <w:r w:rsidRPr="00BA6DE6">
        <w:rPr>
          <w:rFonts w:cs="Arial"/>
          <w:noProof/>
          <w:color w:val="000000" w:themeColor="text1"/>
        </w:rPr>
        <w:t>Specific for 2 bands UL CA</w:t>
      </w:r>
      <w:r>
        <w:rPr>
          <w:noProof/>
        </w:rPr>
        <w:tab/>
      </w:r>
      <w:r>
        <w:rPr>
          <w:noProof/>
        </w:rPr>
        <w:fldChar w:fldCharType="begin"/>
      </w:r>
      <w:r>
        <w:rPr>
          <w:noProof/>
        </w:rPr>
        <w:instrText xml:space="preserve"> PAGEREF _Toc136288513 \h </w:instrText>
      </w:r>
      <w:r>
        <w:rPr>
          <w:noProof/>
        </w:rPr>
      </w:r>
      <w:r>
        <w:rPr>
          <w:noProof/>
        </w:rPr>
        <w:fldChar w:fldCharType="separate"/>
      </w:r>
      <w:r>
        <w:rPr>
          <w:noProof/>
        </w:rPr>
        <w:t>103</w:t>
      </w:r>
      <w:r>
        <w:rPr>
          <w:noProof/>
        </w:rPr>
        <w:fldChar w:fldCharType="end"/>
      </w:r>
    </w:p>
    <w:p w14:paraId="2859DC93" w14:textId="77777777" w:rsidR="00305326" w:rsidRDefault="00305326">
      <w:pPr>
        <w:pStyle w:val="42"/>
        <w:rPr>
          <w:rFonts w:asciiTheme="minorHAnsi" w:hAnsiTheme="minorHAnsi" w:cstheme="minorBidi"/>
          <w:noProof/>
          <w:kern w:val="2"/>
          <w:sz w:val="21"/>
          <w:szCs w:val="22"/>
          <w:lang w:val="en-US" w:eastAsia="zh-CN"/>
        </w:rPr>
      </w:pPr>
      <w:r>
        <w:rPr>
          <w:noProof/>
        </w:rPr>
        <w:t>5.55.2.1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_Toc136288514 \h </w:instrText>
      </w:r>
      <w:r>
        <w:rPr>
          <w:noProof/>
        </w:rPr>
      </w:r>
      <w:r>
        <w:rPr>
          <w:noProof/>
        </w:rPr>
        <w:fldChar w:fldCharType="separate"/>
      </w:r>
      <w:r>
        <w:rPr>
          <w:noProof/>
        </w:rPr>
        <w:t>103</w:t>
      </w:r>
      <w:r>
        <w:rPr>
          <w:noProof/>
        </w:rPr>
        <w:fldChar w:fldCharType="end"/>
      </w:r>
    </w:p>
    <w:p w14:paraId="1A6FA8D4" w14:textId="77777777" w:rsidR="00305326" w:rsidRDefault="00305326">
      <w:pPr>
        <w:pStyle w:val="42"/>
        <w:rPr>
          <w:rFonts w:asciiTheme="minorHAnsi" w:hAnsiTheme="minorHAnsi" w:cstheme="minorBidi"/>
          <w:noProof/>
          <w:kern w:val="2"/>
          <w:sz w:val="21"/>
          <w:szCs w:val="22"/>
          <w:lang w:val="en-US" w:eastAsia="zh-CN"/>
        </w:rPr>
      </w:pPr>
      <w:r>
        <w:rPr>
          <w:noProof/>
        </w:rPr>
        <w:t>5.55.2.2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_Toc136288515 \h </w:instrText>
      </w:r>
      <w:r>
        <w:rPr>
          <w:noProof/>
        </w:rPr>
      </w:r>
      <w:r>
        <w:rPr>
          <w:noProof/>
        </w:rPr>
        <w:fldChar w:fldCharType="separate"/>
      </w:r>
      <w:r>
        <w:rPr>
          <w:noProof/>
        </w:rPr>
        <w:t>105</w:t>
      </w:r>
      <w:r>
        <w:rPr>
          <w:noProof/>
        </w:rPr>
        <w:fldChar w:fldCharType="end"/>
      </w:r>
    </w:p>
    <w:p w14:paraId="48AC940C" w14:textId="77777777" w:rsidR="00305326" w:rsidRDefault="00305326">
      <w:pPr>
        <w:pStyle w:val="22"/>
        <w:rPr>
          <w:rFonts w:asciiTheme="minorHAnsi" w:hAnsiTheme="minorHAnsi" w:cstheme="minorBidi"/>
          <w:noProof/>
          <w:kern w:val="2"/>
          <w:sz w:val="21"/>
          <w:szCs w:val="22"/>
          <w:lang w:val="en-US" w:eastAsia="zh-CN"/>
        </w:rPr>
      </w:pPr>
      <w:r>
        <w:rPr>
          <w:noProof/>
        </w:rPr>
        <w:t>5.56</w:t>
      </w:r>
      <w:r>
        <w:rPr>
          <w:rFonts w:asciiTheme="minorHAnsi" w:hAnsiTheme="minorHAnsi" w:cstheme="minorBidi"/>
          <w:noProof/>
          <w:kern w:val="2"/>
          <w:sz w:val="21"/>
          <w:szCs w:val="22"/>
          <w:lang w:val="en-US" w:eastAsia="zh-CN"/>
        </w:rPr>
        <w:tab/>
      </w:r>
      <w:r>
        <w:rPr>
          <w:noProof/>
        </w:rPr>
        <w:t>CA_n7-n78-n102</w:t>
      </w:r>
      <w:r>
        <w:rPr>
          <w:noProof/>
        </w:rPr>
        <w:tab/>
      </w:r>
      <w:r>
        <w:rPr>
          <w:noProof/>
        </w:rPr>
        <w:fldChar w:fldCharType="begin"/>
      </w:r>
      <w:r>
        <w:rPr>
          <w:noProof/>
        </w:rPr>
        <w:instrText xml:space="preserve"> PAGEREF _Toc136288516 \h </w:instrText>
      </w:r>
      <w:r>
        <w:rPr>
          <w:noProof/>
        </w:rPr>
      </w:r>
      <w:r>
        <w:rPr>
          <w:noProof/>
        </w:rPr>
        <w:fldChar w:fldCharType="separate"/>
      </w:r>
      <w:r>
        <w:rPr>
          <w:noProof/>
        </w:rPr>
        <w:t>105</w:t>
      </w:r>
      <w:r>
        <w:rPr>
          <w:noProof/>
        </w:rPr>
        <w:fldChar w:fldCharType="end"/>
      </w:r>
    </w:p>
    <w:p w14:paraId="1FB871B2" w14:textId="77777777" w:rsidR="00305326" w:rsidRDefault="00305326">
      <w:pPr>
        <w:pStyle w:val="33"/>
        <w:rPr>
          <w:rFonts w:asciiTheme="minorHAnsi" w:hAnsiTheme="minorHAnsi" w:cstheme="minorBidi"/>
          <w:noProof/>
          <w:kern w:val="2"/>
          <w:sz w:val="21"/>
          <w:szCs w:val="22"/>
          <w:lang w:val="en-US" w:eastAsia="zh-CN"/>
        </w:rPr>
      </w:pPr>
      <w:r w:rsidRPr="00BA6DE6">
        <w:rPr>
          <w:rFonts w:cs="Arial"/>
          <w:noProof/>
          <w:color w:val="000000" w:themeColor="text1"/>
        </w:rPr>
        <w:t>5.56.1</w:t>
      </w:r>
      <w:r>
        <w:rPr>
          <w:rFonts w:asciiTheme="minorHAnsi" w:hAnsiTheme="minorHAnsi" w:cstheme="minorBidi"/>
          <w:noProof/>
          <w:kern w:val="2"/>
          <w:sz w:val="21"/>
          <w:szCs w:val="22"/>
          <w:lang w:val="en-US" w:eastAsia="zh-CN"/>
        </w:rPr>
        <w:tab/>
      </w:r>
      <w:r w:rsidRPr="00BA6DE6">
        <w:rPr>
          <w:rFonts w:cs="Arial"/>
          <w:noProof/>
          <w:color w:val="000000" w:themeColor="text1"/>
        </w:rPr>
        <w:t>Common for 1 band UL and 2 bands UL CA</w:t>
      </w:r>
      <w:r>
        <w:rPr>
          <w:noProof/>
        </w:rPr>
        <w:tab/>
      </w:r>
      <w:r>
        <w:rPr>
          <w:noProof/>
        </w:rPr>
        <w:fldChar w:fldCharType="begin"/>
      </w:r>
      <w:r>
        <w:rPr>
          <w:noProof/>
        </w:rPr>
        <w:instrText xml:space="preserve"> PAGEREF _Toc136288517 \h </w:instrText>
      </w:r>
      <w:r>
        <w:rPr>
          <w:noProof/>
        </w:rPr>
      </w:r>
      <w:r>
        <w:rPr>
          <w:noProof/>
        </w:rPr>
        <w:fldChar w:fldCharType="separate"/>
      </w:r>
      <w:r>
        <w:rPr>
          <w:noProof/>
        </w:rPr>
        <w:t>105</w:t>
      </w:r>
      <w:r>
        <w:rPr>
          <w:noProof/>
        </w:rPr>
        <w:fldChar w:fldCharType="end"/>
      </w:r>
    </w:p>
    <w:p w14:paraId="01EE6B45" w14:textId="77777777" w:rsidR="00305326" w:rsidRDefault="00305326">
      <w:pPr>
        <w:pStyle w:val="42"/>
        <w:rPr>
          <w:rFonts w:asciiTheme="minorHAnsi" w:hAnsiTheme="minorHAnsi" w:cstheme="minorBidi"/>
          <w:noProof/>
          <w:kern w:val="2"/>
          <w:sz w:val="21"/>
          <w:szCs w:val="22"/>
          <w:lang w:val="en-US" w:eastAsia="zh-CN"/>
        </w:rPr>
      </w:pPr>
      <w:r>
        <w:rPr>
          <w:noProof/>
        </w:rPr>
        <w:t>5.56.1.1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_Toc136288518 \h </w:instrText>
      </w:r>
      <w:r>
        <w:rPr>
          <w:noProof/>
        </w:rPr>
      </w:r>
      <w:r>
        <w:rPr>
          <w:noProof/>
        </w:rPr>
        <w:fldChar w:fldCharType="separate"/>
      </w:r>
      <w:r>
        <w:rPr>
          <w:noProof/>
        </w:rPr>
        <w:t>105</w:t>
      </w:r>
      <w:r>
        <w:rPr>
          <w:noProof/>
        </w:rPr>
        <w:fldChar w:fldCharType="end"/>
      </w:r>
    </w:p>
    <w:p w14:paraId="3295F2FC" w14:textId="77777777" w:rsidR="00305326" w:rsidRDefault="00305326">
      <w:pPr>
        <w:pStyle w:val="42"/>
        <w:rPr>
          <w:rFonts w:asciiTheme="minorHAnsi" w:hAnsiTheme="minorHAnsi" w:cstheme="minorBidi"/>
          <w:noProof/>
          <w:kern w:val="2"/>
          <w:sz w:val="21"/>
          <w:szCs w:val="22"/>
          <w:lang w:val="en-US" w:eastAsia="zh-CN"/>
        </w:rPr>
      </w:pPr>
      <w:r>
        <w:rPr>
          <w:noProof/>
        </w:rPr>
        <w:t>5.56.1.2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_Toc136288519 \h </w:instrText>
      </w:r>
      <w:r>
        <w:rPr>
          <w:noProof/>
        </w:rPr>
      </w:r>
      <w:r>
        <w:rPr>
          <w:noProof/>
        </w:rPr>
        <w:fldChar w:fldCharType="separate"/>
      </w:r>
      <w:r>
        <w:rPr>
          <w:noProof/>
        </w:rPr>
        <w:t>106</w:t>
      </w:r>
      <w:r>
        <w:rPr>
          <w:noProof/>
        </w:rPr>
        <w:fldChar w:fldCharType="end"/>
      </w:r>
    </w:p>
    <w:p w14:paraId="3D977AE0" w14:textId="77777777" w:rsidR="00305326" w:rsidRDefault="00305326">
      <w:pPr>
        <w:pStyle w:val="42"/>
        <w:rPr>
          <w:rFonts w:asciiTheme="minorHAnsi" w:hAnsiTheme="minorHAnsi" w:cstheme="minorBidi"/>
          <w:noProof/>
          <w:kern w:val="2"/>
          <w:sz w:val="21"/>
          <w:szCs w:val="22"/>
          <w:lang w:val="en-US" w:eastAsia="zh-CN"/>
        </w:rPr>
      </w:pPr>
      <w:r>
        <w:rPr>
          <w:noProof/>
        </w:rPr>
        <w:t>5.56.1.3</w:t>
      </w:r>
      <w:r>
        <w:rPr>
          <w:rFonts w:asciiTheme="minorHAnsi" w:hAnsiTheme="minorHAnsi" w:cstheme="minorBidi"/>
          <w:noProof/>
          <w:kern w:val="2"/>
          <w:sz w:val="21"/>
          <w:szCs w:val="22"/>
          <w:lang w:val="en-US" w:eastAsia="zh-CN"/>
        </w:rPr>
        <w:tab/>
      </w:r>
      <w:r>
        <w:rPr>
          <w:noProof/>
        </w:rPr>
        <w:t>∆T</w:t>
      </w:r>
      <w:r w:rsidRPr="00BA6DE6">
        <w:rPr>
          <w:noProof/>
          <w:vertAlign w:val="subscript"/>
        </w:rPr>
        <w:t>IB,c</w:t>
      </w:r>
      <w:r>
        <w:rPr>
          <w:noProof/>
        </w:rPr>
        <w:t xml:space="preserve"> and ∆R</w:t>
      </w:r>
      <w:r w:rsidRPr="00BA6DE6">
        <w:rPr>
          <w:noProof/>
          <w:vertAlign w:val="subscript"/>
        </w:rPr>
        <w:t>IB,c</w:t>
      </w:r>
      <w:r>
        <w:rPr>
          <w:noProof/>
        </w:rPr>
        <w:t xml:space="preserve"> values</w:t>
      </w:r>
      <w:r>
        <w:rPr>
          <w:noProof/>
        </w:rPr>
        <w:tab/>
      </w:r>
      <w:r>
        <w:rPr>
          <w:noProof/>
        </w:rPr>
        <w:fldChar w:fldCharType="begin"/>
      </w:r>
      <w:r>
        <w:rPr>
          <w:noProof/>
        </w:rPr>
        <w:instrText xml:space="preserve"> PAGEREF _Toc136288520 \h </w:instrText>
      </w:r>
      <w:r>
        <w:rPr>
          <w:noProof/>
        </w:rPr>
      </w:r>
      <w:r>
        <w:rPr>
          <w:noProof/>
        </w:rPr>
        <w:fldChar w:fldCharType="separate"/>
      </w:r>
      <w:r>
        <w:rPr>
          <w:noProof/>
        </w:rPr>
        <w:t>107</w:t>
      </w:r>
      <w:r>
        <w:rPr>
          <w:noProof/>
        </w:rPr>
        <w:fldChar w:fldCharType="end"/>
      </w:r>
    </w:p>
    <w:p w14:paraId="7751BF3C" w14:textId="77777777" w:rsidR="00305326" w:rsidRDefault="00305326">
      <w:pPr>
        <w:pStyle w:val="33"/>
        <w:rPr>
          <w:rFonts w:asciiTheme="minorHAnsi" w:hAnsiTheme="minorHAnsi" w:cstheme="minorBidi"/>
          <w:noProof/>
          <w:kern w:val="2"/>
          <w:sz w:val="21"/>
          <w:szCs w:val="22"/>
          <w:lang w:val="en-US" w:eastAsia="zh-CN"/>
        </w:rPr>
      </w:pPr>
      <w:r w:rsidRPr="00BA6DE6">
        <w:rPr>
          <w:rFonts w:cs="Arial"/>
          <w:noProof/>
          <w:color w:val="000000" w:themeColor="text1"/>
        </w:rPr>
        <w:t>5.56.2</w:t>
      </w:r>
      <w:r>
        <w:rPr>
          <w:rFonts w:asciiTheme="minorHAnsi" w:hAnsiTheme="minorHAnsi" w:cstheme="minorBidi"/>
          <w:noProof/>
          <w:kern w:val="2"/>
          <w:sz w:val="21"/>
          <w:szCs w:val="22"/>
          <w:lang w:val="en-US" w:eastAsia="zh-CN"/>
        </w:rPr>
        <w:tab/>
      </w:r>
      <w:r w:rsidRPr="00BA6DE6">
        <w:rPr>
          <w:rFonts w:cs="Arial"/>
          <w:noProof/>
          <w:color w:val="000000" w:themeColor="text1"/>
        </w:rPr>
        <w:t>Specific for 2 bands UL CA</w:t>
      </w:r>
      <w:r>
        <w:rPr>
          <w:noProof/>
        </w:rPr>
        <w:tab/>
      </w:r>
      <w:r>
        <w:rPr>
          <w:noProof/>
        </w:rPr>
        <w:fldChar w:fldCharType="begin"/>
      </w:r>
      <w:r>
        <w:rPr>
          <w:noProof/>
        </w:rPr>
        <w:instrText xml:space="preserve"> PAGEREF _Toc136288521 \h </w:instrText>
      </w:r>
      <w:r>
        <w:rPr>
          <w:noProof/>
        </w:rPr>
      </w:r>
      <w:r>
        <w:rPr>
          <w:noProof/>
        </w:rPr>
        <w:fldChar w:fldCharType="separate"/>
      </w:r>
      <w:r>
        <w:rPr>
          <w:noProof/>
        </w:rPr>
        <w:t>107</w:t>
      </w:r>
      <w:r>
        <w:rPr>
          <w:noProof/>
        </w:rPr>
        <w:fldChar w:fldCharType="end"/>
      </w:r>
    </w:p>
    <w:p w14:paraId="1622552A" w14:textId="77777777" w:rsidR="00305326" w:rsidRDefault="00305326">
      <w:pPr>
        <w:pStyle w:val="42"/>
        <w:rPr>
          <w:rFonts w:asciiTheme="minorHAnsi" w:hAnsiTheme="minorHAnsi" w:cstheme="minorBidi"/>
          <w:noProof/>
          <w:kern w:val="2"/>
          <w:sz w:val="21"/>
          <w:szCs w:val="22"/>
          <w:lang w:val="en-US" w:eastAsia="zh-CN"/>
        </w:rPr>
      </w:pPr>
      <w:r>
        <w:rPr>
          <w:noProof/>
        </w:rPr>
        <w:t>5.56.2.1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_Toc136288522 \h </w:instrText>
      </w:r>
      <w:r>
        <w:rPr>
          <w:noProof/>
        </w:rPr>
      </w:r>
      <w:r>
        <w:rPr>
          <w:noProof/>
        </w:rPr>
        <w:fldChar w:fldCharType="separate"/>
      </w:r>
      <w:r>
        <w:rPr>
          <w:noProof/>
        </w:rPr>
        <w:t>107</w:t>
      </w:r>
      <w:r>
        <w:rPr>
          <w:noProof/>
        </w:rPr>
        <w:fldChar w:fldCharType="end"/>
      </w:r>
    </w:p>
    <w:p w14:paraId="3E29E32E" w14:textId="77777777" w:rsidR="00305326" w:rsidRDefault="00305326">
      <w:pPr>
        <w:pStyle w:val="42"/>
        <w:rPr>
          <w:rFonts w:asciiTheme="minorHAnsi" w:hAnsiTheme="minorHAnsi" w:cstheme="minorBidi"/>
          <w:noProof/>
          <w:kern w:val="2"/>
          <w:sz w:val="21"/>
          <w:szCs w:val="22"/>
          <w:lang w:val="en-US" w:eastAsia="zh-CN"/>
        </w:rPr>
      </w:pPr>
      <w:r>
        <w:rPr>
          <w:noProof/>
        </w:rPr>
        <w:t>5.56.2.2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_Toc136288523 \h </w:instrText>
      </w:r>
      <w:r>
        <w:rPr>
          <w:noProof/>
        </w:rPr>
      </w:r>
      <w:r>
        <w:rPr>
          <w:noProof/>
        </w:rPr>
        <w:fldChar w:fldCharType="separate"/>
      </w:r>
      <w:r>
        <w:rPr>
          <w:noProof/>
        </w:rPr>
        <w:t>109</w:t>
      </w:r>
      <w:r>
        <w:rPr>
          <w:noProof/>
        </w:rPr>
        <w:fldChar w:fldCharType="end"/>
      </w:r>
    </w:p>
    <w:p w14:paraId="67FD3B05" w14:textId="77777777" w:rsidR="00305326" w:rsidRDefault="00305326">
      <w:pPr>
        <w:pStyle w:val="22"/>
        <w:rPr>
          <w:rFonts w:asciiTheme="minorHAnsi" w:hAnsiTheme="minorHAnsi" w:cstheme="minorBidi"/>
          <w:noProof/>
          <w:kern w:val="2"/>
          <w:sz w:val="21"/>
          <w:szCs w:val="22"/>
          <w:lang w:val="en-US" w:eastAsia="zh-CN"/>
        </w:rPr>
      </w:pPr>
      <w:r>
        <w:rPr>
          <w:noProof/>
        </w:rPr>
        <w:t>5.57</w:t>
      </w:r>
      <w:r>
        <w:rPr>
          <w:rFonts w:asciiTheme="minorHAnsi" w:hAnsiTheme="minorHAnsi" w:cstheme="minorBidi"/>
          <w:noProof/>
          <w:kern w:val="2"/>
          <w:sz w:val="21"/>
          <w:szCs w:val="22"/>
          <w:lang w:val="en-US" w:eastAsia="zh-CN"/>
        </w:rPr>
        <w:tab/>
      </w:r>
      <w:r>
        <w:rPr>
          <w:noProof/>
        </w:rPr>
        <w:t>CA_n28-n78-n102</w:t>
      </w:r>
      <w:r>
        <w:rPr>
          <w:noProof/>
        </w:rPr>
        <w:tab/>
      </w:r>
      <w:r>
        <w:rPr>
          <w:noProof/>
        </w:rPr>
        <w:fldChar w:fldCharType="begin"/>
      </w:r>
      <w:r>
        <w:rPr>
          <w:noProof/>
        </w:rPr>
        <w:instrText xml:space="preserve"> PAGEREF _Toc136288524 \h </w:instrText>
      </w:r>
      <w:r>
        <w:rPr>
          <w:noProof/>
        </w:rPr>
      </w:r>
      <w:r>
        <w:rPr>
          <w:noProof/>
        </w:rPr>
        <w:fldChar w:fldCharType="separate"/>
      </w:r>
      <w:r>
        <w:rPr>
          <w:noProof/>
        </w:rPr>
        <w:t>109</w:t>
      </w:r>
      <w:r>
        <w:rPr>
          <w:noProof/>
        </w:rPr>
        <w:fldChar w:fldCharType="end"/>
      </w:r>
    </w:p>
    <w:p w14:paraId="78CE0A73" w14:textId="77777777" w:rsidR="00305326" w:rsidRDefault="00305326">
      <w:pPr>
        <w:pStyle w:val="33"/>
        <w:rPr>
          <w:rFonts w:asciiTheme="minorHAnsi" w:hAnsiTheme="minorHAnsi" w:cstheme="minorBidi"/>
          <w:noProof/>
          <w:kern w:val="2"/>
          <w:sz w:val="21"/>
          <w:szCs w:val="22"/>
          <w:lang w:val="en-US" w:eastAsia="zh-CN"/>
        </w:rPr>
      </w:pPr>
      <w:r w:rsidRPr="00BA6DE6">
        <w:rPr>
          <w:rFonts w:cs="Arial"/>
          <w:noProof/>
          <w:color w:val="000000" w:themeColor="text1"/>
        </w:rPr>
        <w:t>5.57.1</w:t>
      </w:r>
      <w:r>
        <w:rPr>
          <w:rFonts w:asciiTheme="minorHAnsi" w:hAnsiTheme="minorHAnsi" w:cstheme="minorBidi"/>
          <w:noProof/>
          <w:kern w:val="2"/>
          <w:sz w:val="21"/>
          <w:szCs w:val="22"/>
          <w:lang w:val="en-US" w:eastAsia="zh-CN"/>
        </w:rPr>
        <w:tab/>
      </w:r>
      <w:r w:rsidRPr="00BA6DE6">
        <w:rPr>
          <w:rFonts w:cs="Arial"/>
          <w:noProof/>
          <w:color w:val="000000" w:themeColor="text1"/>
        </w:rPr>
        <w:t>Common for 1 band UL and 2 bands UL CA</w:t>
      </w:r>
      <w:r>
        <w:rPr>
          <w:noProof/>
        </w:rPr>
        <w:tab/>
      </w:r>
      <w:r>
        <w:rPr>
          <w:noProof/>
        </w:rPr>
        <w:fldChar w:fldCharType="begin"/>
      </w:r>
      <w:r>
        <w:rPr>
          <w:noProof/>
        </w:rPr>
        <w:instrText xml:space="preserve"> PAGEREF _Toc136288525 \h </w:instrText>
      </w:r>
      <w:r>
        <w:rPr>
          <w:noProof/>
        </w:rPr>
      </w:r>
      <w:r>
        <w:rPr>
          <w:noProof/>
        </w:rPr>
        <w:fldChar w:fldCharType="separate"/>
      </w:r>
      <w:r>
        <w:rPr>
          <w:noProof/>
        </w:rPr>
        <w:t>109</w:t>
      </w:r>
      <w:r>
        <w:rPr>
          <w:noProof/>
        </w:rPr>
        <w:fldChar w:fldCharType="end"/>
      </w:r>
    </w:p>
    <w:p w14:paraId="1373E39A" w14:textId="77777777" w:rsidR="00305326" w:rsidRDefault="00305326">
      <w:pPr>
        <w:pStyle w:val="42"/>
        <w:rPr>
          <w:rFonts w:asciiTheme="minorHAnsi" w:hAnsiTheme="minorHAnsi" w:cstheme="minorBidi"/>
          <w:noProof/>
          <w:kern w:val="2"/>
          <w:sz w:val="21"/>
          <w:szCs w:val="22"/>
          <w:lang w:val="en-US" w:eastAsia="zh-CN"/>
        </w:rPr>
      </w:pPr>
      <w:r>
        <w:rPr>
          <w:noProof/>
        </w:rPr>
        <w:t>5.57.1.1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_Toc136288526 \h </w:instrText>
      </w:r>
      <w:r>
        <w:rPr>
          <w:noProof/>
        </w:rPr>
      </w:r>
      <w:r>
        <w:rPr>
          <w:noProof/>
        </w:rPr>
        <w:fldChar w:fldCharType="separate"/>
      </w:r>
      <w:r>
        <w:rPr>
          <w:noProof/>
        </w:rPr>
        <w:t>109</w:t>
      </w:r>
      <w:r>
        <w:rPr>
          <w:noProof/>
        </w:rPr>
        <w:fldChar w:fldCharType="end"/>
      </w:r>
    </w:p>
    <w:p w14:paraId="5FEF4E4E" w14:textId="77777777" w:rsidR="00305326" w:rsidRDefault="00305326">
      <w:pPr>
        <w:pStyle w:val="42"/>
        <w:rPr>
          <w:rFonts w:asciiTheme="minorHAnsi" w:hAnsiTheme="minorHAnsi" w:cstheme="minorBidi"/>
          <w:noProof/>
          <w:kern w:val="2"/>
          <w:sz w:val="21"/>
          <w:szCs w:val="22"/>
          <w:lang w:val="en-US" w:eastAsia="zh-CN"/>
        </w:rPr>
      </w:pPr>
      <w:r>
        <w:rPr>
          <w:noProof/>
        </w:rPr>
        <w:t>5.57.1.2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_Toc136288527 \h </w:instrText>
      </w:r>
      <w:r>
        <w:rPr>
          <w:noProof/>
        </w:rPr>
      </w:r>
      <w:r>
        <w:rPr>
          <w:noProof/>
        </w:rPr>
        <w:fldChar w:fldCharType="separate"/>
      </w:r>
      <w:r>
        <w:rPr>
          <w:noProof/>
        </w:rPr>
        <w:t>110</w:t>
      </w:r>
      <w:r>
        <w:rPr>
          <w:noProof/>
        </w:rPr>
        <w:fldChar w:fldCharType="end"/>
      </w:r>
    </w:p>
    <w:p w14:paraId="7A9BEB7C" w14:textId="77777777" w:rsidR="00305326" w:rsidRDefault="00305326">
      <w:pPr>
        <w:pStyle w:val="42"/>
        <w:rPr>
          <w:rFonts w:asciiTheme="minorHAnsi" w:hAnsiTheme="minorHAnsi" w:cstheme="minorBidi"/>
          <w:noProof/>
          <w:kern w:val="2"/>
          <w:sz w:val="21"/>
          <w:szCs w:val="22"/>
          <w:lang w:val="en-US" w:eastAsia="zh-CN"/>
        </w:rPr>
      </w:pPr>
      <w:r w:rsidRPr="00BA6DE6">
        <w:rPr>
          <w:rFonts w:cs="Arial"/>
          <w:noProof/>
          <w:color w:val="000000" w:themeColor="text1"/>
        </w:rPr>
        <w:t>5.57.1.3</w:t>
      </w:r>
      <w:r>
        <w:rPr>
          <w:rFonts w:asciiTheme="minorHAnsi" w:hAnsiTheme="minorHAnsi" w:cstheme="minorBidi"/>
          <w:noProof/>
          <w:kern w:val="2"/>
          <w:sz w:val="21"/>
          <w:szCs w:val="22"/>
          <w:lang w:val="en-US" w:eastAsia="zh-CN"/>
        </w:rPr>
        <w:tab/>
      </w:r>
      <w:r w:rsidRPr="00BA6DE6">
        <w:rPr>
          <w:rFonts w:cs="Arial"/>
          <w:noProof/>
          <w:color w:val="000000" w:themeColor="text1"/>
        </w:rPr>
        <w:t>∆T</w:t>
      </w:r>
      <w:r w:rsidRPr="00BA6DE6">
        <w:rPr>
          <w:rFonts w:cs="Arial"/>
          <w:noProof/>
          <w:color w:val="000000" w:themeColor="text1"/>
          <w:vertAlign w:val="subscript"/>
        </w:rPr>
        <w:t>IB,c</w:t>
      </w:r>
      <w:r w:rsidRPr="00BA6DE6">
        <w:rPr>
          <w:rFonts w:cs="Arial"/>
          <w:noProof/>
          <w:color w:val="000000" w:themeColor="text1"/>
        </w:rPr>
        <w:t xml:space="preserve"> and ∆R</w:t>
      </w:r>
      <w:r w:rsidRPr="00BA6DE6">
        <w:rPr>
          <w:rFonts w:cs="Arial"/>
          <w:noProof/>
          <w:color w:val="000000" w:themeColor="text1"/>
          <w:vertAlign w:val="subscript"/>
        </w:rPr>
        <w:t>IB,c</w:t>
      </w:r>
      <w:r w:rsidRPr="00BA6DE6">
        <w:rPr>
          <w:rFonts w:cs="Arial"/>
          <w:noProof/>
          <w:color w:val="000000" w:themeColor="text1"/>
        </w:rPr>
        <w:t xml:space="preserve"> values</w:t>
      </w:r>
      <w:r>
        <w:rPr>
          <w:noProof/>
        </w:rPr>
        <w:tab/>
      </w:r>
      <w:r>
        <w:rPr>
          <w:noProof/>
        </w:rPr>
        <w:fldChar w:fldCharType="begin"/>
      </w:r>
      <w:r>
        <w:rPr>
          <w:noProof/>
        </w:rPr>
        <w:instrText xml:space="preserve"> PAGEREF _Toc136288528 \h </w:instrText>
      </w:r>
      <w:r>
        <w:rPr>
          <w:noProof/>
        </w:rPr>
      </w:r>
      <w:r>
        <w:rPr>
          <w:noProof/>
        </w:rPr>
        <w:fldChar w:fldCharType="separate"/>
      </w:r>
      <w:r>
        <w:rPr>
          <w:noProof/>
        </w:rPr>
        <w:t>111</w:t>
      </w:r>
      <w:r>
        <w:rPr>
          <w:noProof/>
        </w:rPr>
        <w:fldChar w:fldCharType="end"/>
      </w:r>
    </w:p>
    <w:p w14:paraId="4AA5FC7E" w14:textId="77777777" w:rsidR="00305326" w:rsidRDefault="00305326">
      <w:pPr>
        <w:pStyle w:val="33"/>
        <w:rPr>
          <w:rFonts w:asciiTheme="minorHAnsi" w:hAnsiTheme="minorHAnsi" w:cstheme="minorBidi"/>
          <w:noProof/>
          <w:kern w:val="2"/>
          <w:sz w:val="21"/>
          <w:szCs w:val="22"/>
          <w:lang w:val="en-US" w:eastAsia="zh-CN"/>
        </w:rPr>
      </w:pPr>
      <w:r w:rsidRPr="00BA6DE6">
        <w:rPr>
          <w:rFonts w:cs="Arial"/>
          <w:noProof/>
          <w:color w:val="000000" w:themeColor="text1"/>
        </w:rPr>
        <w:t>5.57.2</w:t>
      </w:r>
      <w:r>
        <w:rPr>
          <w:rFonts w:asciiTheme="minorHAnsi" w:hAnsiTheme="minorHAnsi" w:cstheme="minorBidi"/>
          <w:noProof/>
          <w:kern w:val="2"/>
          <w:sz w:val="21"/>
          <w:szCs w:val="22"/>
          <w:lang w:val="en-US" w:eastAsia="zh-CN"/>
        </w:rPr>
        <w:tab/>
      </w:r>
      <w:r w:rsidRPr="00BA6DE6">
        <w:rPr>
          <w:rFonts w:cs="Arial"/>
          <w:noProof/>
          <w:color w:val="000000" w:themeColor="text1"/>
        </w:rPr>
        <w:t>Specific for 2 bands UL CA</w:t>
      </w:r>
      <w:r>
        <w:rPr>
          <w:noProof/>
        </w:rPr>
        <w:tab/>
      </w:r>
      <w:r>
        <w:rPr>
          <w:noProof/>
        </w:rPr>
        <w:fldChar w:fldCharType="begin"/>
      </w:r>
      <w:r>
        <w:rPr>
          <w:noProof/>
        </w:rPr>
        <w:instrText xml:space="preserve"> PAGEREF _Toc136288529 \h </w:instrText>
      </w:r>
      <w:r>
        <w:rPr>
          <w:noProof/>
        </w:rPr>
      </w:r>
      <w:r>
        <w:rPr>
          <w:noProof/>
        </w:rPr>
        <w:fldChar w:fldCharType="separate"/>
      </w:r>
      <w:r>
        <w:rPr>
          <w:noProof/>
        </w:rPr>
        <w:t>111</w:t>
      </w:r>
      <w:r>
        <w:rPr>
          <w:noProof/>
        </w:rPr>
        <w:fldChar w:fldCharType="end"/>
      </w:r>
    </w:p>
    <w:p w14:paraId="5CD43EC5" w14:textId="77777777" w:rsidR="00305326" w:rsidRDefault="00305326">
      <w:pPr>
        <w:pStyle w:val="42"/>
        <w:rPr>
          <w:rFonts w:asciiTheme="minorHAnsi" w:hAnsiTheme="minorHAnsi" w:cstheme="minorBidi"/>
          <w:noProof/>
          <w:kern w:val="2"/>
          <w:sz w:val="21"/>
          <w:szCs w:val="22"/>
          <w:lang w:val="en-US" w:eastAsia="zh-CN"/>
        </w:rPr>
      </w:pPr>
      <w:r>
        <w:rPr>
          <w:noProof/>
        </w:rPr>
        <w:t>5.57.2.1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_Toc136288530 \h </w:instrText>
      </w:r>
      <w:r>
        <w:rPr>
          <w:noProof/>
        </w:rPr>
      </w:r>
      <w:r>
        <w:rPr>
          <w:noProof/>
        </w:rPr>
        <w:fldChar w:fldCharType="separate"/>
      </w:r>
      <w:r>
        <w:rPr>
          <w:noProof/>
        </w:rPr>
        <w:t>111</w:t>
      </w:r>
      <w:r>
        <w:rPr>
          <w:noProof/>
        </w:rPr>
        <w:fldChar w:fldCharType="end"/>
      </w:r>
    </w:p>
    <w:p w14:paraId="5578F2F7" w14:textId="77777777" w:rsidR="00305326" w:rsidRDefault="00305326">
      <w:pPr>
        <w:pStyle w:val="42"/>
        <w:rPr>
          <w:rFonts w:asciiTheme="minorHAnsi" w:hAnsiTheme="minorHAnsi" w:cstheme="minorBidi"/>
          <w:noProof/>
          <w:kern w:val="2"/>
          <w:sz w:val="21"/>
          <w:szCs w:val="22"/>
          <w:lang w:val="en-US" w:eastAsia="zh-CN"/>
        </w:rPr>
      </w:pPr>
      <w:r>
        <w:rPr>
          <w:noProof/>
        </w:rPr>
        <w:t>5.57.2.2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_Toc136288531 \h </w:instrText>
      </w:r>
      <w:r>
        <w:rPr>
          <w:noProof/>
        </w:rPr>
      </w:r>
      <w:r>
        <w:rPr>
          <w:noProof/>
        </w:rPr>
        <w:fldChar w:fldCharType="separate"/>
      </w:r>
      <w:r>
        <w:rPr>
          <w:noProof/>
        </w:rPr>
        <w:t>113</w:t>
      </w:r>
      <w:r>
        <w:rPr>
          <w:noProof/>
        </w:rPr>
        <w:fldChar w:fldCharType="end"/>
      </w:r>
    </w:p>
    <w:p w14:paraId="1C0DE10C" w14:textId="77777777" w:rsidR="00305326" w:rsidRDefault="00305326">
      <w:pPr>
        <w:pStyle w:val="22"/>
        <w:rPr>
          <w:rFonts w:asciiTheme="minorHAnsi" w:hAnsiTheme="minorHAnsi" w:cstheme="minorBidi"/>
          <w:noProof/>
          <w:kern w:val="2"/>
          <w:sz w:val="21"/>
          <w:szCs w:val="22"/>
          <w:lang w:val="en-US" w:eastAsia="zh-CN"/>
        </w:rPr>
      </w:pPr>
      <w:r>
        <w:rPr>
          <w:noProof/>
        </w:rPr>
        <w:t>5</w:t>
      </w:r>
      <w:r>
        <w:rPr>
          <w:noProof/>
          <w:lang w:eastAsia="zh-CN"/>
        </w:rPr>
        <w:t>.58</w:t>
      </w:r>
      <w:r>
        <w:rPr>
          <w:rFonts w:asciiTheme="minorHAnsi" w:hAnsiTheme="minorHAnsi" w:cstheme="minorBidi"/>
          <w:noProof/>
          <w:kern w:val="2"/>
          <w:sz w:val="21"/>
          <w:szCs w:val="22"/>
          <w:lang w:val="en-US" w:eastAsia="zh-CN"/>
        </w:rPr>
        <w:tab/>
      </w:r>
      <w:r>
        <w:rPr>
          <w:noProof/>
        </w:rPr>
        <w:t>CA_n1-n3-n105</w:t>
      </w:r>
      <w:r>
        <w:rPr>
          <w:noProof/>
        </w:rPr>
        <w:tab/>
      </w:r>
      <w:r>
        <w:rPr>
          <w:noProof/>
        </w:rPr>
        <w:fldChar w:fldCharType="begin"/>
      </w:r>
      <w:r>
        <w:rPr>
          <w:noProof/>
        </w:rPr>
        <w:instrText xml:space="preserve"> PAGEREF _Toc136288532 \h </w:instrText>
      </w:r>
      <w:r>
        <w:rPr>
          <w:noProof/>
        </w:rPr>
      </w:r>
      <w:r>
        <w:rPr>
          <w:noProof/>
        </w:rPr>
        <w:fldChar w:fldCharType="separate"/>
      </w:r>
      <w:r>
        <w:rPr>
          <w:noProof/>
        </w:rPr>
        <w:t>113</w:t>
      </w:r>
      <w:r>
        <w:rPr>
          <w:noProof/>
        </w:rPr>
        <w:fldChar w:fldCharType="end"/>
      </w:r>
    </w:p>
    <w:p w14:paraId="5B7F51BD" w14:textId="77777777" w:rsidR="00305326" w:rsidRDefault="00305326">
      <w:pPr>
        <w:pStyle w:val="33"/>
        <w:rPr>
          <w:rFonts w:asciiTheme="minorHAnsi" w:hAnsiTheme="minorHAnsi" w:cstheme="minorBidi"/>
          <w:noProof/>
          <w:kern w:val="2"/>
          <w:sz w:val="21"/>
          <w:szCs w:val="22"/>
          <w:lang w:val="en-US" w:eastAsia="zh-CN"/>
        </w:rPr>
      </w:pPr>
      <w:r w:rsidRPr="00BA6DE6">
        <w:rPr>
          <w:rFonts w:cs="Arial"/>
          <w:noProof/>
          <w:color w:val="000000" w:themeColor="text1"/>
        </w:rPr>
        <w:t>5.58.1</w:t>
      </w:r>
      <w:r>
        <w:rPr>
          <w:rFonts w:asciiTheme="minorHAnsi" w:hAnsiTheme="minorHAnsi" w:cstheme="minorBidi"/>
          <w:noProof/>
          <w:kern w:val="2"/>
          <w:sz w:val="21"/>
          <w:szCs w:val="22"/>
          <w:lang w:val="en-US" w:eastAsia="zh-CN"/>
        </w:rPr>
        <w:tab/>
      </w:r>
      <w:r w:rsidRPr="00BA6DE6">
        <w:rPr>
          <w:rFonts w:cs="Arial"/>
          <w:noProof/>
          <w:color w:val="000000" w:themeColor="text1"/>
        </w:rPr>
        <w:t>Common for 1 band UL and 2 bands UL CA</w:t>
      </w:r>
      <w:r>
        <w:rPr>
          <w:noProof/>
        </w:rPr>
        <w:tab/>
      </w:r>
      <w:r>
        <w:rPr>
          <w:noProof/>
        </w:rPr>
        <w:fldChar w:fldCharType="begin"/>
      </w:r>
      <w:r>
        <w:rPr>
          <w:noProof/>
        </w:rPr>
        <w:instrText xml:space="preserve"> PAGEREF _Toc136288533 \h </w:instrText>
      </w:r>
      <w:r>
        <w:rPr>
          <w:noProof/>
        </w:rPr>
      </w:r>
      <w:r>
        <w:rPr>
          <w:noProof/>
        </w:rPr>
        <w:fldChar w:fldCharType="separate"/>
      </w:r>
      <w:r>
        <w:rPr>
          <w:noProof/>
        </w:rPr>
        <w:t>113</w:t>
      </w:r>
      <w:r>
        <w:rPr>
          <w:noProof/>
        </w:rPr>
        <w:fldChar w:fldCharType="end"/>
      </w:r>
    </w:p>
    <w:p w14:paraId="3E6FAB55" w14:textId="77777777" w:rsidR="00305326" w:rsidRDefault="00305326">
      <w:pPr>
        <w:pStyle w:val="42"/>
        <w:rPr>
          <w:rFonts w:asciiTheme="minorHAnsi" w:hAnsiTheme="minorHAnsi" w:cstheme="minorBidi"/>
          <w:noProof/>
          <w:kern w:val="2"/>
          <w:sz w:val="21"/>
          <w:szCs w:val="22"/>
          <w:lang w:val="en-US" w:eastAsia="zh-CN"/>
        </w:rPr>
      </w:pPr>
      <w:r>
        <w:rPr>
          <w:noProof/>
        </w:rPr>
        <w:t>5.58.1.1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_Toc136288534 \h </w:instrText>
      </w:r>
      <w:r>
        <w:rPr>
          <w:noProof/>
        </w:rPr>
      </w:r>
      <w:r>
        <w:rPr>
          <w:noProof/>
        </w:rPr>
        <w:fldChar w:fldCharType="separate"/>
      </w:r>
      <w:r>
        <w:rPr>
          <w:noProof/>
        </w:rPr>
        <w:t>113</w:t>
      </w:r>
      <w:r>
        <w:rPr>
          <w:noProof/>
        </w:rPr>
        <w:fldChar w:fldCharType="end"/>
      </w:r>
    </w:p>
    <w:p w14:paraId="5D0CB664" w14:textId="77777777" w:rsidR="00305326" w:rsidRDefault="00305326">
      <w:pPr>
        <w:pStyle w:val="42"/>
        <w:rPr>
          <w:rFonts w:asciiTheme="minorHAnsi" w:hAnsiTheme="minorHAnsi" w:cstheme="minorBidi"/>
          <w:noProof/>
          <w:kern w:val="2"/>
          <w:sz w:val="21"/>
          <w:szCs w:val="22"/>
          <w:lang w:val="en-US" w:eastAsia="zh-CN"/>
        </w:rPr>
      </w:pPr>
      <w:r>
        <w:rPr>
          <w:noProof/>
        </w:rPr>
        <w:t>5.58.1.2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_Toc136288535 \h </w:instrText>
      </w:r>
      <w:r>
        <w:rPr>
          <w:noProof/>
        </w:rPr>
      </w:r>
      <w:r>
        <w:rPr>
          <w:noProof/>
        </w:rPr>
        <w:fldChar w:fldCharType="separate"/>
      </w:r>
      <w:r>
        <w:rPr>
          <w:noProof/>
        </w:rPr>
        <w:t>113</w:t>
      </w:r>
      <w:r>
        <w:rPr>
          <w:noProof/>
        </w:rPr>
        <w:fldChar w:fldCharType="end"/>
      </w:r>
    </w:p>
    <w:p w14:paraId="4BBE045A" w14:textId="77777777" w:rsidR="00305326" w:rsidRDefault="00305326">
      <w:pPr>
        <w:pStyle w:val="42"/>
        <w:rPr>
          <w:rFonts w:asciiTheme="minorHAnsi" w:hAnsiTheme="minorHAnsi" w:cstheme="minorBidi"/>
          <w:noProof/>
          <w:kern w:val="2"/>
          <w:sz w:val="21"/>
          <w:szCs w:val="22"/>
          <w:lang w:val="en-US" w:eastAsia="zh-CN"/>
        </w:rPr>
      </w:pPr>
      <w:r>
        <w:rPr>
          <w:noProof/>
        </w:rPr>
        <w:t>5.58.1.3</w:t>
      </w:r>
      <w:r>
        <w:rPr>
          <w:rFonts w:asciiTheme="minorHAnsi" w:hAnsiTheme="minorHAnsi" w:cstheme="minorBidi"/>
          <w:noProof/>
          <w:kern w:val="2"/>
          <w:sz w:val="21"/>
          <w:szCs w:val="22"/>
          <w:lang w:val="en-US" w:eastAsia="zh-CN"/>
        </w:rPr>
        <w:tab/>
      </w:r>
      <w:r>
        <w:rPr>
          <w:noProof/>
        </w:rPr>
        <w:t>∆T</w:t>
      </w:r>
      <w:r w:rsidRPr="00BA6DE6">
        <w:rPr>
          <w:noProof/>
          <w:vertAlign w:val="subscript"/>
        </w:rPr>
        <w:t>IB,c</w:t>
      </w:r>
      <w:r>
        <w:rPr>
          <w:noProof/>
        </w:rPr>
        <w:t xml:space="preserve"> and ∆R</w:t>
      </w:r>
      <w:r w:rsidRPr="00BA6DE6">
        <w:rPr>
          <w:noProof/>
          <w:vertAlign w:val="subscript"/>
        </w:rPr>
        <w:t>IB,c</w:t>
      </w:r>
      <w:r>
        <w:rPr>
          <w:noProof/>
        </w:rPr>
        <w:t xml:space="preserve"> values</w:t>
      </w:r>
      <w:r>
        <w:rPr>
          <w:noProof/>
        </w:rPr>
        <w:tab/>
      </w:r>
      <w:r>
        <w:rPr>
          <w:noProof/>
        </w:rPr>
        <w:fldChar w:fldCharType="begin"/>
      </w:r>
      <w:r>
        <w:rPr>
          <w:noProof/>
        </w:rPr>
        <w:instrText xml:space="preserve"> PAGEREF _Toc136288536 \h </w:instrText>
      </w:r>
      <w:r>
        <w:rPr>
          <w:noProof/>
        </w:rPr>
      </w:r>
      <w:r>
        <w:rPr>
          <w:noProof/>
        </w:rPr>
        <w:fldChar w:fldCharType="separate"/>
      </w:r>
      <w:r>
        <w:rPr>
          <w:noProof/>
        </w:rPr>
        <w:t>113</w:t>
      </w:r>
      <w:r>
        <w:rPr>
          <w:noProof/>
        </w:rPr>
        <w:fldChar w:fldCharType="end"/>
      </w:r>
    </w:p>
    <w:p w14:paraId="53B9CB5C" w14:textId="77777777" w:rsidR="00305326" w:rsidRDefault="00305326">
      <w:pPr>
        <w:pStyle w:val="33"/>
        <w:rPr>
          <w:rFonts w:asciiTheme="minorHAnsi" w:hAnsiTheme="minorHAnsi" w:cstheme="minorBidi"/>
          <w:noProof/>
          <w:kern w:val="2"/>
          <w:sz w:val="21"/>
          <w:szCs w:val="22"/>
          <w:lang w:val="en-US" w:eastAsia="zh-CN"/>
        </w:rPr>
      </w:pPr>
      <w:r w:rsidRPr="00BA6DE6">
        <w:rPr>
          <w:rFonts w:cs="Arial"/>
          <w:noProof/>
          <w:color w:val="000000" w:themeColor="text1"/>
        </w:rPr>
        <w:t>5.58.2</w:t>
      </w:r>
      <w:r>
        <w:rPr>
          <w:rFonts w:asciiTheme="minorHAnsi" w:hAnsiTheme="minorHAnsi" w:cstheme="minorBidi"/>
          <w:noProof/>
          <w:kern w:val="2"/>
          <w:sz w:val="21"/>
          <w:szCs w:val="22"/>
          <w:lang w:val="en-US" w:eastAsia="zh-CN"/>
        </w:rPr>
        <w:tab/>
      </w:r>
      <w:r w:rsidRPr="00BA6DE6">
        <w:rPr>
          <w:rFonts w:cs="Arial"/>
          <w:noProof/>
          <w:color w:val="000000" w:themeColor="text1"/>
        </w:rPr>
        <w:t>Specific for 2 bands UL CA</w:t>
      </w:r>
      <w:r>
        <w:rPr>
          <w:noProof/>
        </w:rPr>
        <w:tab/>
      </w:r>
      <w:r>
        <w:rPr>
          <w:noProof/>
        </w:rPr>
        <w:fldChar w:fldCharType="begin"/>
      </w:r>
      <w:r>
        <w:rPr>
          <w:noProof/>
        </w:rPr>
        <w:instrText xml:space="preserve"> PAGEREF _Toc136288537 \h </w:instrText>
      </w:r>
      <w:r>
        <w:rPr>
          <w:noProof/>
        </w:rPr>
      </w:r>
      <w:r>
        <w:rPr>
          <w:noProof/>
        </w:rPr>
        <w:fldChar w:fldCharType="separate"/>
      </w:r>
      <w:r>
        <w:rPr>
          <w:noProof/>
        </w:rPr>
        <w:t>114</w:t>
      </w:r>
      <w:r>
        <w:rPr>
          <w:noProof/>
        </w:rPr>
        <w:fldChar w:fldCharType="end"/>
      </w:r>
    </w:p>
    <w:p w14:paraId="19BB5A05" w14:textId="77777777" w:rsidR="00305326" w:rsidRDefault="00305326">
      <w:pPr>
        <w:pStyle w:val="42"/>
        <w:rPr>
          <w:rFonts w:asciiTheme="minorHAnsi" w:hAnsiTheme="minorHAnsi" w:cstheme="minorBidi"/>
          <w:noProof/>
          <w:kern w:val="2"/>
          <w:sz w:val="21"/>
          <w:szCs w:val="22"/>
          <w:lang w:val="en-US" w:eastAsia="zh-CN"/>
        </w:rPr>
      </w:pPr>
      <w:r>
        <w:rPr>
          <w:noProof/>
        </w:rPr>
        <w:t>5.58.2.1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_Toc136288538 \h </w:instrText>
      </w:r>
      <w:r>
        <w:rPr>
          <w:noProof/>
        </w:rPr>
      </w:r>
      <w:r>
        <w:rPr>
          <w:noProof/>
        </w:rPr>
        <w:fldChar w:fldCharType="separate"/>
      </w:r>
      <w:r>
        <w:rPr>
          <w:noProof/>
        </w:rPr>
        <w:t>114</w:t>
      </w:r>
      <w:r>
        <w:rPr>
          <w:noProof/>
        </w:rPr>
        <w:fldChar w:fldCharType="end"/>
      </w:r>
    </w:p>
    <w:p w14:paraId="4379443D" w14:textId="77777777" w:rsidR="00305326" w:rsidRDefault="00305326">
      <w:pPr>
        <w:pStyle w:val="42"/>
        <w:rPr>
          <w:rFonts w:asciiTheme="minorHAnsi" w:hAnsiTheme="minorHAnsi" w:cstheme="minorBidi"/>
          <w:noProof/>
          <w:kern w:val="2"/>
          <w:sz w:val="21"/>
          <w:szCs w:val="22"/>
          <w:lang w:val="en-US" w:eastAsia="zh-CN"/>
        </w:rPr>
      </w:pPr>
      <w:r>
        <w:rPr>
          <w:noProof/>
        </w:rPr>
        <w:t>5.58.2.2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_Toc136288539 \h </w:instrText>
      </w:r>
      <w:r>
        <w:rPr>
          <w:noProof/>
        </w:rPr>
      </w:r>
      <w:r>
        <w:rPr>
          <w:noProof/>
        </w:rPr>
        <w:fldChar w:fldCharType="separate"/>
      </w:r>
      <w:r>
        <w:rPr>
          <w:noProof/>
        </w:rPr>
        <w:t>116</w:t>
      </w:r>
      <w:r>
        <w:rPr>
          <w:noProof/>
        </w:rPr>
        <w:fldChar w:fldCharType="end"/>
      </w:r>
    </w:p>
    <w:p w14:paraId="1E3BAA82" w14:textId="77777777" w:rsidR="00305326" w:rsidRDefault="00305326">
      <w:pPr>
        <w:pStyle w:val="22"/>
        <w:rPr>
          <w:rFonts w:asciiTheme="minorHAnsi" w:hAnsiTheme="minorHAnsi" w:cstheme="minorBidi"/>
          <w:noProof/>
          <w:kern w:val="2"/>
          <w:sz w:val="21"/>
          <w:szCs w:val="22"/>
          <w:lang w:val="en-US" w:eastAsia="zh-CN"/>
        </w:rPr>
      </w:pPr>
      <w:r>
        <w:rPr>
          <w:noProof/>
        </w:rPr>
        <w:t>5.59</w:t>
      </w:r>
      <w:r>
        <w:rPr>
          <w:rFonts w:asciiTheme="minorHAnsi" w:hAnsiTheme="minorHAnsi" w:cstheme="minorBidi"/>
          <w:noProof/>
          <w:kern w:val="2"/>
          <w:sz w:val="21"/>
          <w:szCs w:val="22"/>
          <w:lang w:val="en-US" w:eastAsia="zh-CN"/>
        </w:rPr>
        <w:tab/>
      </w:r>
      <w:r>
        <w:rPr>
          <w:noProof/>
        </w:rPr>
        <w:t>CA_n1-n40-n105</w:t>
      </w:r>
      <w:r>
        <w:rPr>
          <w:noProof/>
        </w:rPr>
        <w:tab/>
      </w:r>
      <w:r>
        <w:rPr>
          <w:noProof/>
        </w:rPr>
        <w:fldChar w:fldCharType="begin"/>
      </w:r>
      <w:r>
        <w:rPr>
          <w:noProof/>
        </w:rPr>
        <w:instrText xml:space="preserve"> PAGEREF _Toc136288540 \h </w:instrText>
      </w:r>
      <w:r>
        <w:rPr>
          <w:noProof/>
        </w:rPr>
      </w:r>
      <w:r>
        <w:rPr>
          <w:noProof/>
        </w:rPr>
        <w:fldChar w:fldCharType="separate"/>
      </w:r>
      <w:r>
        <w:rPr>
          <w:noProof/>
        </w:rPr>
        <w:t>116</w:t>
      </w:r>
      <w:r>
        <w:rPr>
          <w:noProof/>
        </w:rPr>
        <w:fldChar w:fldCharType="end"/>
      </w:r>
    </w:p>
    <w:p w14:paraId="7209089A" w14:textId="77777777" w:rsidR="00305326" w:rsidRDefault="00305326">
      <w:pPr>
        <w:pStyle w:val="33"/>
        <w:rPr>
          <w:rFonts w:asciiTheme="minorHAnsi" w:hAnsiTheme="minorHAnsi" w:cstheme="minorBidi"/>
          <w:noProof/>
          <w:kern w:val="2"/>
          <w:sz w:val="21"/>
          <w:szCs w:val="22"/>
          <w:lang w:val="en-US" w:eastAsia="zh-CN"/>
        </w:rPr>
      </w:pPr>
      <w:r w:rsidRPr="00BA6DE6">
        <w:rPr>
          <w:rFonts w:cs="Arial"/>
          <w:noProof/>
          <w:color w:val="000000" w:themeColor="text1"/>
        </w:rPr>
        <w:t>5.59.1</w:t>
      </w:r>
      <w:r>
        <w:rPr>
          <w:rFonts w:asciiTheme="minorHAnsi" w:hAnsiTheme="minorHAnsi" w:cstheme="minorBidi"/>
          <w:noProof/>
          <w:kern w:val="2"/>
          <w:sz w:val="21"/>
          <w:szCs w:val="22"/>
          <w:lang w:val="en-US" w:eastAsia="zh-CN"/>
        </w:rPr>
        <w:tab/>
      </w:r>
      <w:r w:rsidRPr="00BA6DE6">
        <w:rPr>
          <w:rFonts w:cs="Arial"/>
          <w:noProof/>
          <w:color w:val="000000" w:themeColor="text1"/>
        </w:rPr>
        <w:t>Common for 1 band UL and 2 bands UL CA</w:t>
      </w:r>
      <w:r>
        <w:rPr>
          <w:noProof/>
        </w:rPr>
        <w:tab/>
      </w:r>
      <w:r>
        <w:rPr>
          <w:noProof/>
        </w:rPr>
        <w:fldChar w:fldCharType="begin"/>
      </w:r>
      <w:r>
        <w:rPr>
          <w:noProof/>
        </w:rPr>
        <w:instrText xml:space="preserve"> PAGEREF _Toc136288541 \h </w:instrText>
      </w:r>
      <w:r>
        <w:rPr>
          <w:noProof/>
        </w:rPr>
      </w:r>
      <w:r>
        <w:rPr>
          <w:noProof/>
        </w:rPr>
        <w:fldChar w:fldCharType="separate"/>
      </w:r>
      <w:r>
        <w:rPr>
          <w:noProof/>
        </w:rPr>
        <w:t>116</w:t>
      </w:r>
      <w:r>
        <w:rPr>
          <w:noProof/>
        </w:rPr>
        <w:fldChar w:fldCharType="end"/>
      </w:r>
    </w:p>
    <w:p w14:paraId="5F9BF1CE" w14:textId="77777777" w:rsidR="00305326" w:rsidRDefault="00305326">
      <w:pPr>
        <w:pStyle w:val="42"/>
        <w:rPr>
          <w:rFonts w:asciiTheme="minorHAnsi" w:hAnsiTheme="minorHAnsi" w:cstheme="minorBidi"/>
          <w:noProof/>
          <w:kern w:val="2"/>
          <w:sz w:val="21"/>
          <w:szCs w:val="22"/>
          <w:lang w:val="en-US" w:eastAsia="zh-CN"/>
        </w:rPr>
      </w:pPr>
      <w:r>
        <w:rPr>
          <w:noProof/>
        </w:rPr>
        <w:t>5.59.1.1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_Toc136288542 \h </w:instrText>
      </w:r>
      <w:r>
        <w:rPr>
          <w:noProof/>
        </w:rPr>
      </w:r>
      <w:r>
        <w:rPr>
          <w:noProof/>
        </w:rPr>
        <w:fldChar w:fldCharType="separate"/>
      </w:r>
      <w:r>
        <w:rPr>
          <w:noProof/>
        </w:rPr>
        <w:t>116</w:t>
      </w:r>
      <w:r>
        <w:rPr>
          <w:noProof/>
        </w:rPr>
        <w:fldChar w:fldCharType="end"/>
      </w:r>
    </w:p>
    <w:p w14:paraId="7C986165" w14:textId="77777777" w:rsidR="00305326" w:rsidRDefault="00305326">
      <w:pPr>
        <w:pStyle w:val="42"/>
        <w:rPr>
          <w:rFonts w:asciiTheme="minorHAnsi" w:hAnsiTheme="minorHAnsi" w:cstheme="minorBidi"/>
          <w:noProof/>
          <w:kern w:val="2"/>
          <w:sz w:val="21"/>
          <w:szCs w:val="22"/>
          <w:lang w:val="en-US" w:eastAsia="zh-CN"/>
        </w:rPr>
      </w:pPr>
      <w:r>
        <w:rPr>
          <w:noProof/>
        </w:rPr>
        <w:t>5.59.1.2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_Toc136288543 \h </w:instrText>
      </w:r>
      <w:r>
        <w:rPr>
          <w:noProof/>
        </w:rPr>
      </w:r>
      <w:r>
        <w:rPr>
          <w:noProof/>
        </w:rPr>
        <w:fldChar w:fldCharType="separate"/>
      </w:r>
      <w:r>
        <w:rPr>
          <w:noProof/>
        </w:rPr>
        <w:t>116</w:t>
      </w:r>
      <w:r>
        <w:rPr>
          <w:noProof/>
        </w:rPr>
        <w:fldChar w:fldCharType="end"/>
      </w:r>
    </w:p>
    <w:p w14:paraId="7CDD5FAA" w14:textId="77777777" w:rsidR="00305326" w:rsidRDefault="00305326">
      <w:pPr>
        <w:pStyle w:val="42"/>
        <w:rPr>
          <w:rFonts w:asciiTheme="minorHAnsi" w:hAnsiTheme="minorHAnsi" w:cstheme="minorBidi"/>
          <w:noProof/>
          <w:kern w:val="2"/>
          <w:sz w:val="21"/>
          <w:szCs w:val="22"/>
          <w:lang w:val="en-US" w:eastAsia="zh-CN"/>
        </w:rPr>
      </w:pPr>
      <w:r>
        <w:rPr>
          <w:noProof/>
        </w:rPr>
        <w:t>5.59.1.3</w:t>
      </w:r>
      <w:r>
        <w:rPr>
          <w:rFonts w:asciiTheme="minorHAnsi" w:hAnsiTheme="minorHAnsi" w:cstheme="minorBidi"/>
          <w:noProof/>
          <w:kern w:val="2"/>
          <w:sz w:val="21"/>
          <w:szCs w:val="22"/>
          <w:lang w:val="en-US" w:eastAsia="zh-CN"/>
        </w:rPr>
        <w:tab/>
      </w:r>
      <w:r>
        <w:rPr>
          <w:noProof/>
        </w:rPr>
        <w:t>∆T</w:t>
      </w:r>
      <w:r w:rsidRPr="00BA6DE6">
        <w:rPr>
          <w:noProof/>
          <w:vertAlign w:val="subscript"/>
        </w:rPr>
        <w:t>IB,c</w:t>
      </w:r>
      <w:r>
        <w:rPr>
          <w:noProof/>
        </w:rPr>
        <w:t xml:space="preserve"> and ∆R</w:t>
      </w:r>
      <w:r w:rsidRPr="00BA6DE6">
        <w:rPr>
          <w:noProof/>
          <w:vertAlign w:val="subscript"/>
        </w:rPr>
        <w:t>IB,c</w:t>
      </w:r>
      <w:r>
        <w:rPr>
          <w:noProof/>
        </w:rPr>
        <w:t xml:space="preserve"> values</w:t>
      </w:r>
      <w:r>
        <w:rPr>
          <w:noProof/>
        </w:rPr>
        <w:tab/>
      </w:r>
      <w:r>
        <w:rPr>
          <w:noProof/>
        </w:rPr>
        <w:fldChar w:fldCharType="begin"/>
      </w:r>
      <w:r>
        <w:rPr>
          <w:noProof/>
        </w:rPr>
        <w:instrText xml:space="preserve"> PAGEREF _Toc136288544 \h </w:instrText>
      </w:r>
      <w:r>
        <w:rPr>
          <w:noProof/>
        </w:rPr>
      </w:r>
      <w:r>
        <w:rPr>
          <w:noProof/>
        </w:rPr>
        <w:fldChar w:fldCharType="separate"/>
      </w:r>
      <w:r>
        <w:rPr>
          <w:noProof/>
        </w:rPr>
        <w:t>116</w:t>
      </w:r>
      <w:r>
        <w:rPr>
          <w:noProof/>
        </w:rPr>
        <w:fldChar w:fldCharType="end"/>
      </w:r>
    </w:p>
    <w:p w14:paraId="53AC0640" w14:textId="77777777" w:rsidR="00305326" w:rsidRDefault="00305326">
      <w:pPr>
        <w:pStyle w:val="33"/>
        <w:rPr>
          <w:rFonts w:asciiTheme="minorHAnsi" w:hAnsiTheme="minorHAnsi" w:cstheme="minorBidi"/>
          <w:noProof/>
          <w:kern w:val="2"/>
          <w:sz w:val="21"/>
          <w:szCs w:val="22"/>
          <w:lang w:val="en-US" w:eastAsia="zh-CN"/>
        </w:rPr>
      </w:pPr>
      <w:r w:rsidRPr="00BA6DE6">
        <w:rPr>
          <w:rFonts w:cs="Arial"/>
          <w:noProof/>
          <w:color w:val="000000" w:themeColor="text1"/>
        </w:rPr>
        <w:t>5.59.2</w:t>
      </w:r>
      <w:r>
        <w:rPr>
          <w:rFonts w:asciiTheme="minorHAnsi" w:hAnsiTheme="minorHAnsi" w:cstheme="minorBidi"/>
          <w:noProof/>
          <w:kern w:val="2"/>
          <w:sz w:val="21"/>
          <w:szCs w:val="22"/>
          <w:lang w:val="en-US" w:eastAsia="zh-CN"/>
        </w:rPr>
        <w:tab/>
      </w:r>
      <w:r w:rsidRPr="00BA6DE6">
        <w:rPr>
          <w:rFonts w:cs="Arial"/>
          <w:noProof/>
          <w:color w:val="000000" w:themeColor="text1"/>
        </w:rPr>
        <w:t>Specific for 2 bands UL CA</w:t>
      </w:r>
      <w:r>
        <w:rPr>
          <w:noProof/>
        </w:rPr>
        <w:tab/>
      </w:r>
      <w:r>
        <w:rPr>
          <w:noProof/>
        </w:rPr>
        <w:fldChar w:fldCharType="begin"/>
      </w:r>
      <w:r>
        <w:rPr>
          <w:noProof/>
        </w:rPr>
        <w:instrText xml:space="preserve"> PAGEREF _Toc136288545 \h </w:instrText>
      </w:r>
      <w:r>
        <w:rPr>
          <w:noProof/>
        </w:rPr>
      </w:r>
      <w:r>
        <w:rPr>
          <w:noProof/>
        </w:rPr>
        <w:fldChar w:fldCharType="separate"/>
      </w:r>
      <w:r>
        <w:rPr>
          <w:noProof/>
        </w:rPr>
        <w:t>117</w:t>
      </w:r>
      <w:r>
        <w:rPr>
          <w:noProof/>
        </w:rPr>
        <w:fldChar w:fldCharType="end"/>
      </w:r>
    </w:p>
    <w:p w14:paraId="0978AB15" w14:textId="77777777" w:rsidR="00305326" w:rsidRDefault="00305326">
      <w:pPr>
        <w:pStyle w:val="42"/>
        <w:rPr>
          <w:rFonts w:asciiTheme="minorHAnsi" w:hAnsiTheme="minorHAnsi" w:cstheme="minorBidi"/>
          <w:noProof/>
          <w:kern w:val="2"/>
          <w:sz w:val="21"/>
          <w:szCs w:val="22"/>
          <w:lang w:val="en-US" w:eastAsia="zh-CN"/>
        </w:rPr>
      </w:pPr>
      <w:r>
        <w:rPr>
          <w:noProof/>
        </w:rPr>
        <w:t>5.59.2.1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_Toc136288546 \h </w:instrText>
      </w:r>
      <w:r>
        <w:rPr>
          <w:noProof/>
        </w:rPr>
      </w:r>
      <w:r>
        <w:rPr>
          <w:noProof/>
        </w:rPr>
        <w:fldChar w:fldCharType="separate"/>
      </w:r>
      <w:r>
        <w:rPr>
          <w:noProof/>
        </w:rPr>
        <w:t>117</w:t>
      </w:r>
      <w:r>
        <w:rPr>
          <w:noProof/>
        </w:rPr>
        <w:fldChar w:fldCharType="end"/>
      </w:r>
    </w:p>
    <w:p w14:paraId="7547F255" w14:textId="77777777" w:rsidR="00305326" w:rsidRDefault="00305326">
      <w:pPr>
        <w:pStyle w:val="42"/>
        <w:rPr>
          <w:rFonts w:asciiTheme="minorHAnsi" w:hAnsiTheme="minorHAnsi" w:cstheme="minorBidi"/>
          <w:noProof/>
          <w:kern w:val="2"/>
          <w:sz w:val="21"/>
          <w:szCs w:val="22"/>
          <w:lang w:val="en-US" w:eastAsia="zh-CN"/>
        </w:rPr>
      </w:pPr>
      <w:r>
        <w:rPr>
          <w:noProof/>
        </w:rPr>
        <w:t>5.59.2.2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_Toc136288547 \h </w:instrText>
      </w:r>
      <w:r>
        <w:rPr>
          <w:noProof/>
        </w:rPr>
      </w:r>
      <w:r>
        <w:rPr>
          <w:noProof/>
        </w:rPr>
        <w:fldChar w:fldCharType="separate"/>
      </w:r>
      <w:r>
        <w:rPr>
          <w:noProof/>
        </w:rPr>
        <w:t>119</w:t>
      </w:r>
      <w:r>
        <w:rPr>
          <w:noProof/>
        </w:rPr>
        <w:fldChar w:fldCharType="end"/>
      </w:r>
    </w:p>
    <w:p w14:paraId="64289F70" w14:textId="77777777" w:rsidR="00305326" w:rsidRDefault="00305326">
      <w:pPr>
        <w:pStyle w:val="22"/>
        <w:rPr>
          <w:rFonts w:asciiTheme="minorHAnsi" w:hAnsiTheme="minorHAnsi" w:cstheme="minorBidi"/>
          <w:noProof/>
          <w:kern w:val="2"/>
          <w:sz w:val="21"/>
          <w:szCs w:val="22"/>
          <w:lang w:val="en-US" w:eastAsia="zh-CN"/>
        </w:rPr>
      </w:pPr>
      <w:r>
        <w:rPr>
          <w:noProof/>
        </w:rPr>
        <w:t>5.60</w:t>
      </w:r>
      <w:r>
        <w:rPr>
          <w:rFonts w:asciiTheme="minorHAnsi" w:hAnsiTheme="minorHAnsi" w:cstheme="minorBidi"/>
          <w:noProof/>
          <w:kern w:val="2"/>
          <w:sz w:val="21"/>
          <w:szCs w:val="22"/>
          <w:lang w:val="en-US" w:eastAsia="zh-CN"/>
        </w:rPr>
        <w:tab/>
      </w:r>
      <w:r>
        <w:rPr>
          <w:noProof/>
        </w:rPr>
        <w:t>CA_n1-n78-n105</w:t>
      </w:r>
      <w:r>
        <w:rPr>
          <w:noProof/>
        </w:rPr>
        <w:tab/>
      </w:r>
      <w:r>
        <w:rPr>
          <w:noProof/>
        </w:rPr>
        <w:fldChar w:fldCharType="begin"/>
      </w:r>
      <w:r>
        <w:rPr>
          <w:noProof/>
        </w:rPr>
        <w:instrText xml:space="preserve"> PAGEREF _Toc136288548 \h </w:instrText>
      </w:r>
      <w:r>
        <w:rPr>
          <w:noProof/>
        </w:rPr>
      </w:r>
      <w:r>
        <w:rPr>
          <w:noProof/>
        </w:rPr>
        <w:fldChar w:fldCharType="separate"/>
      </w:r>
      <w:r>
        <w:rPr>
          <w:noProof/>
        </w:rPr>
        <w:t>119</w:t>
      </w:r>
      <w:r>
        <w:rPr>
          <w:noProof/>
        </w:rPr>
        <w:fldChar w:fldCharType="end"/>
      </w:r>
    </w:p>
    <w:p w14:paraId="05796F92" w14:textId="77777777" w:rsidR="00305326" w:rsidRDefault="00305326">
      <w:pPr>
        <w:pStyle w:val="33"/>
        <w:rPr>
          <w:rFonts w:asciiTheme="minorHAnsi" w:hAnsiTheme="minorHAnsi" w:cstheme="minorBidi"/>
          <w:noProof/>
          <w:kern w:val="2"/>
          <w:sz w:val="21"/>
          <w:szCs w:val="22"/>
          <w:lang w:val="en-US" w:eastAsia="zh-CN"/>
        </w:rPr>
      </w:pPr>
      <w:r w:rsidRPr="00BA6DE6">
        <w:rPr>
          <w:rFonts w:cs="Arial"/>
          <w:noProof/>
          <w:color w:val="000000" w:themeColor="text1"/>
        </w:rPr>
        <w:lastRenderedPageBreak/>
        <w:t>5.60.1</w:t>
      </w:r>
      <w:r>
        <w:rPr>
          <w:rFonts w:asciiTheme="minorHAnsi" w:hAnsiTheme="minorHAnsi" w:cstheme="minorBidi"/>
          <w:noProof/>
          <w:kern w:val="2"/>
          <w:sz w:val="21"/>
          <w:szCs w:val="22"/>
          <w:lang w:val="en-US" w:eastAsia="zh-CN"/>
        </w:rPr>
        <w:tab/>
      </w:r>
      <w:r w:rsidRPr="00BA6DE6">
        <w:rPr>
          <w:rFonts w:cs="Arial"/>
          <w:noProof/>
          <w:color w:val="000000" w:themeColor="text1"/>
        </w:rPr>
        <w:t>Common for 1 band UL and 2 bands UL CA</w:t>
      </w:r>
      <w:r>
        <w:rPr>
          <w:noProof/>
        </w:rPr>
        <w:tab/>
      </w:r>
      <w:r>
        <w:rPr>
          <w:noProof/>
        </w:rPr>
        <w:fldChar w:fldCharType="begin"/>
      </w:r>
      <w:r>
        <w:rPr>
          <w:noProof/>
        </w:rPr>
        <w:instrText xml:space="preserve"> PAGEREF _Toc136288549 \h </w:instrText>
      </w:r>
      <w:r>
        <w:rPr>
          <w:noProof/>
        </w:rPr>
      </w:r>
      <w:r>
        <w:rPr>
          <w:noProof/>
        </w:rPr>
        <w:fldChar w:fldCharType="separate"/>
      </w:r>
      <w:r>
        <w:rPr>
          <w:noProof/>
        </w:rPr>
        <w:t>119</w:t>
      </w:r>
      <w:r>
        <w:rPr>
          <w:noProof/>
        </w:rPr>
        <w:fldChar w:fldCharType="end"/>
      </w:r>
    </w:p>
    <w:p w14:paraId="1EB9EC63" w14:textId="77777777" w:rsidR="00305326" w:rsidRDefault="00305326">
      <w:pPr>
        <w:pStyle w:val="42"/>
        <w:rPr>
          <w:rFonts w:asciiTheme="minorHAnsi" w:hAnsiTheme="minorHAnsi" w:cstheme="minorBidi"/>
          <w:noProof/>
          <w:kern w:val="2"/>
          <w:sz w:val="21"/>
          <w:szCs w:val="22"/>
          <w:lang w:val="en-US" w:eastAsia="zh-CN"/>
        </w:rPr>
      </w:pPr>
      <w:r>
        <w:rPr>
          <w:noProof/>
        </w:rPr>
        <w:t>5.60.1.1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_Toc136288550 \h </w:instrText>
      </w:r>
      <w:r>
        <w:rPr>
          <w:noProof/>
        </w:rPr>
      </w:r>
      <w:r>
        <w:rPr>
          <w:noProof/>
        </w:rPr>
        <w:fldChar w:fldCharType="separate"/>
      </w:r>
      <w:r>
        <w:rPr>
          <w:noProof/>
        </w:rPr>
        <w:t>119</w:t>
      </w:r>
      <w:r>
        <w:rPr>
          <w:noProof/>
        </w:rPr>
        <w:fldChar w:fldCharType="end"/>
      </w:r>
    </w:p>
    <w:p w14:paraId="5DAE5C38" w14:textId="77777777" w:rsidR="00305326" w:rsidRDefault="00305326">
      <w:pPr>
        <w:pStyle w:val="42"/>
        <w:rPr>
          <w:rFonts w:asciiTheme="minorHAnsi" w:hAnsiTheme="minorHAnsi" w:cstheme="minorBidi"/>
          <w:noProof/>
          <w:kern w:val="2"/>
          <w:sz w:val="21"/>
          <w:szCs w:val="22"/>
          <w:lang w:val="en-US" w:eastAsia="zh-CN"/>
        </w:rPr>
      </w:pPr>
      <w:r>
        <w:rPr>
          <w:noProof/>
        </w:rPr>
        <w:t>5.60.1.2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_Toc136288551 \h </w:instrText>
      </w:r>
      <w:r>
        <w:rPr>
          <w:noProof/>
        </w:rPr>
      </w:r>
      <w:r>
        <w:rPr>
          <w:noProof/>
        </w:rPr>
        <w:fldChar w:fldCharType="separate"/>
      </w:r>
      <w:r>
        <w:rPr>
          <w:noProof/>
        </w:rPr>
        <w:t>119</w:t>
      </w:r>
      <w:r>
        <w:rPr>
          <w:noProof/>
        </w:rPr>
        <w:fldChar w:fldCharType="end"/>
      </w:r>
    </w:p>
    <w:p w14:paraId="0514AA69" w14:textId="77777777" w:rsidR="00305326" w:rsidRDefault="00305326">
      <w:pPr>
        <w:pStyle w:val="42"/>
        <w:rPr>
          <w:rFonts w:asciiTheme="minorHAnsi" w:hAnsiTheme="minorHAnsi" w:cstheme="minorBidi"/>
          <w:noProof/>
          <w:kern w:val="2"/>
          <w:sz w:val="21"/>
          <w:szCs w:val="22"/>
          <w:lang w:val="en-US" w:eastAsia="zh-CN"/>
        </w:rPr>
      </w:pPr>
      <w:r>
        <w:rPr>
          <w:noProof/>
        </w:rPr>
        <w:t>5.60.1.3</w:t>
      </w:r>
      <w:r>
        <w:rPr>
          <w:rFonts w:asciiTheme="minorHAnsi" w:hAnsiTheme="minorHAnsi" w:cstheme="minorBidi"/>
          <w:noProof/>
          <w:kern w:val="2"/>
          <w:sz w:val="21"/>
          <w:szCs w:val="22"/>
          <w:lang w:val="en-US" w:eastAsia="zh-CN"/>
        </w:rPr>
        <w:tab/>
      </w:r>
      <w:r>
        <w:rPr>
          <w:noProof/>
        </w:rPr>
        <w:t>∆T</w:t>
      </w:r>
      <w:r w:rsidRPr="00BA6DE6">
        <w:rPr>
          <w:noProof/>
          <w:vertAlign w:val="subscript"/>
        </w:rPr>
        <w:t>IB,c</w:t>
      </w:r>
      <w:r>
        <w:rPr>
          <w:noProof/>
        </w:rPr>
        <w:t xml:space="preserve"> and ∆R</w:t>
      </w:r>
      <w:r w:rsidRPr="00BA6DE6">
        <w:rPr>
          <w:noProof/>
          <w:vertAlign w:val="subscript"/>
        </w:rPr>
        <w:t>IB,c</w:t>
      </w:r>
      <w:r>
        <w:rPr>
          <w:noProof/>
        </w:rPr>
        <w:t xml:space="preserve"> values</w:t>
      </w:r>
      <w:r>
        <w:rPr>
          <w:noProof/>
        </w:rPr>
        <w:tab/>
      </w:r>
      <w:r>
        <w:rPr>
          <w:noProof/>
        </w:rPr>
        <w:fldChar w:fldCharType="begin"/>
      </w:r>
      <w:r>
        <w:rPr>
          <w:noProof/>
        </w:rPr>
        <w:instrText xml:space="preserve"> PAGEREF _Toc136288552 \h </w:instrText>
      </w:r>
      <w:r>
        <w:rPr>
          <w:noProof/>
        </w:rPr>
      </w:r>
      <w:r>
        <w:rPr>
          <w:noProof/>
        </w:rPr>
        <w:fldChar w:fldCharType="separate"/>
      </w:r>
      <w:r>
        <w:rPr>
          <w:noProof/>
        </w:rPr>
        <w:t>119</w:t>
      </w:r>
      <w:r>
        <w:rPr>
          <w:noProof/>
        </w:rPr>
        <w:fldChar w:fldCharType="end"/>
      </w:r>
    </w:p>
    <w:p w14:paraId="04DA3E5D" w14:textId="77777777" w:rsidR="00305326" w:rsidRDefault="00305326">
      <w:pPr>
        <w:pStyle w:val="33"/>
        <w:rPr>
          <w:rFonts w:asciiTheme="minorHAnsi" w:hAnsiTheme="minorHAnsi" w:cstheme="minorBidi"/>
          <w:noProof/>
          <w:kern w:val="2"/>
          <w:sz w:val="21"/>
          <w:szCs w:val="22"/>
          <w:lang w:val="en-US" w:eastAsia="zh-CN"/>
        </w:rPr>
      </w:pPr>
      <w:r w:rsidRPr="00BA6DE6">
        <w:rPr>
          <w:rFonts w:cs="Arial"/>
          <w:noProof/>
          <w:color w:val="000000" w:themeColor="text1"/>
        </w:rPr>
        <w:t>5.60.2</w:t>
      </w:r>
      <w:r>
        <w:rPr>
          <w:rFonts w:asciiTheme="minorHAnsi" w:hAnsiTheme="minorHAnsi" w:cstheme="minorBidi"/>
          <w:noProof/>
          <w:kern w:val="2"/>
          <w:sz w:val="21"/>
          <w:szCs w:val="22"/>
          <w:lang w:val="en-US" w:eastAsia="zh-CN"/>
        </w:rPr>
        <w:tab/>
      </w:r>
      <w:r w:rsidRPr="00BA6DE6">
        <w:rPr>
          <w:rFonts w:cs="Arial"/>
          <w:noProof/>
          <w:color w:val="000000" w:themeColor="text1"/>
        </w:rPr>
        <w:t>Specific for 2 bands UL CA</w:t>
      </w:r>
      <w:r>
        <w:rPr>
          <w:noProof/>
        </w:rPr>
        <w:tab/>
      </w:r>
      <w:r>
        <w:rPr>
          <w:noProof/>
        </w:rPr>
        <w:fldChar w:fldCharType="begin"/>
      </w:r>
      <w:r>
        <w:rPr>
          <w:noProof/>
        </w:rPr>
        <w:instrText xml:space="preserve"> PAGEREF _Toc136288553 \h </w:instrText>
      </w:r>
      <w:r>
        <w:rPr>
          <w:noProof/>
        </w:rPr>
      </w:r>
      <w:r>
        <w:rPr>
          <w:noProof/>
        </w:rPr>
        <w:fldChar w:fldCharType="separate"/>
      </w:r>
      <w:r>
        <w:rPr>
          <w:noProof/>
        </w:rPr>
        <w:t>120</w:t>
      </w:r>
      <w:r>
        <w:rPr>
          <w:noProof/>
        </w:rPr>
        <w:fldChar w:fldCharType="end"/>
      </w:r>
    </w:p>
    <w:p w14:paraId="43971C73" w14:textId="77777777" w:rsidR="00305326" w:rsidRDefault="00305326">
      <w:pPr>
        <w:pStyle w:val="42"/>
        <w:rPr>
          <w:rFonts w:asciiTheme="minorHAnsi" w:hAnsiTheme="minorHAnsi" w:cstheme="minorBidi"/>
          <w:noProof/>
          <w:kern w:val="2"/>
          <w:sz w:val="21"/>
          <w:szCs w:val="22"/>
          <w:lang w:val="en-US" w:eastAsia="zh-CN"/>
        </w:rPr>
      </w:pPr>
      <w:r>
        <w:rPr>
          <w:noProof/>
        </w:rPr>
        <w:t>5.60.2.1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_Toc136288554 \h </w:instrText>
      </w:r>
      <w:r>
        <w:rPr>
          <w:noProof/>
        </w:rPr>
      </w:r>
      <w:r>
        <w:rPr>
          <w:noProof/>
        </w:rPr>
        <w:fldChar w:fldCharType="separate"/>
      </w:r>
      <w:r>
        <w:rPr>
          <w:noProof/>
        </w:rPr>
        <w:t>120</w:t>
      </w:r>
      <w:r>
        <w:rPr>
          <w:noProof/>
        </w:rPr>
        <w:fldChar w:fldCharType="end"/>
      </w:r>
    </w:p>
    <w:p w14:paraId="172B3721" w14:textId="77777777" w:rsidR="00305326" w:rsidRDefault="00305326">
      <w:pPr>
        <w:pStyle w:val="42"/>
        <w:rPr>
          <w:rFonts w:asciiTheme="minorHAnsi" w:hAnsiTheme="minorHAnsi" w:cstheme="minorBidi"/>
          <w:noProof/>
          <w:kern w:val="2"/>
          <w:sz w:val="21"/>
          <w:szCs w:val="22"/>
          <w:lang w:val="en-US" w:eastAsia="zh-CN"/>
        </w:rPr>
      </w:pPr>
      <w:r>
        <w:rPr>
          <w:noProof/>
        </w:rPr>
        <w:t>5.60.2.2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_Toc136288555 \h </w:instrText>
      </w:r>
      <w:r>
        <w:rPr>
          <w:noProof/>
        </w:rPr>
      </w:r>
      <w:r>
        <w:rPr>
          <w:noProof/>
        </w:rPr>
        <w:fldChar w:fldCharType="separate"/>
      </w:r>
      <w:r>
        <w:rPr>
          <w:noProof/>
        </w:rPr>
        <w:t>122</w:t>
      </w:r>
      <w:r>
        <w:rPr>
          <w:noProof/>
        </w:rPr>
        <w:fldChar w:fldCharType="end"/>
      </w:r>
    </w:p>
    <w:p w14:paraId="6FEEAE2C" w14:textId="77777777" w:rsidR="00305326" w:rsidRDefault="00305326">
      <w:pPr>
        <w:pStyle w:val="22"/>
        <w:rPr>
          <w:rFonts w:asciiTheme="minorHAnsi" w:hAnsiTheme="minorHAnsi" w:cstheme="minorBidi"/>
          <w:noProof/>
          <w:kern w:val="2"/>
          <w:sz w:val="21"/>
          <w:szCs w:val="22"/>
          <w:lang w:val="en-US" w:eastAsia="zh-CN"/>
        </w:rPr>
      </w:pPr>
      <w:r>
        <w:rPr>
          <w:noProof/>
        </w:rPr>
        <w:t>5.61</w:t>
      </w:r>
      <w:r>
        <w:rPr>
          <w:rFonts w:asciiTheme="minorHAnsi" w:hAnsiTheme="minorHAnsi" w:cstheme="minorBidi"/>
          <w:noProof/>
          <w:kern w:val="2"/>
          <w:sz w:val="21"/>
          <w:szCs w:val="22"/>
          <w:lang w:val="en-US" w:eastAsia="zh-CN"/>
        </w:rPr>
        <w:tab/>
      </w:r>
      <w:r>
        <w:rPr>
          <w:noProof/>
        </w:rPr>
        <w:t>CA_n3-n40-n105</w:t>
      </w:r>
      <w:r>
        <w:rPr>
          <w:noProof/>
        </w:rPr>
        <w:tab/>
      </w:r>
      <w:r>
        <w:rPr>
          <w:noProof/>
        </w:rPr>
        <w:fldChar w:fldCharType="begin"/>
      </w:r>
      <w:r>
        <w:rPr>
          <w:noProof/>
        </w:rPr>
        <w:instrText xml:space="preserve"> PAGEREF _Toc136288556 \h </w:instrText>
      </w:r>
      <w:r>
        <w:rPr>
          <w:noProof/>
        </w:rPr>
      </w:r>
      <w:r>
        <w:rPr>
          <w:noProof/>
        </w:rPr>
        <w:fldChar w:fldCharType="separate"/>
      </w:r>
      <w:r>
        <w:rPr>
          <w:noProof/>
        </w:rPr>
        <w:t>122</w:t>
      </w:r>
      <w:r>
        <w:rPr>
          <w:noProof/>
        </w:rPr>
        <w:fldChar w:fldCharType="end"/>
      </w:r>
    </w:p>
    <w:p w14:paraId="329CCF3D" w14:textId="77777777" w:rsidR="00305326" w:rsidRDefault="00305326">
      <w:pPr>
        <w:pStyle w:val="33"/>
        <w:rPr>
          <w:rFonts w:asciiTheme="minorHAnsi" w:hAnsiTheme="minorHAnsi" w:cstheme="minorBidi"/>
          <w:noProof/>
          <w:kern w:val="2"/>
          <w:sz w:val="21"/>
          <w:szCs w:val="22"/>
          <w:lang w:val="en-US" w:eastAsia="zh-CN"/>
        </w:rPr>
      </w:pPr>
      <w:r w:rsidRPr="00BA6DE6">
        <w:rPr>
          <w:rFonts w:cs="Arial"/>
          <w:noProof/>
          <w:color w:val="000000" w:themeColor="text1"/>
        </w:rPr>
        <w:t>5.61.1</w:t>
      </w:r>
      <w:r>
        <w:rPr>
          <w:rFonts w:asciiTheme="minorHAnsi" w:hAnsiTheme="minorHAnsi" w:cstheme="minorBidi"/>
          <w:noProof/>
          <w:kern w:val="2"/>
          <w:sz w:val="21"/>
          <w:szCs w:val="22"/>
          <w:lang w:val="en-US" w:eastAsia="zh-CN"/>
        </w:rPr>
        <w:tab/>
      </w:r>
      <w:r w:rsidRPr="00BA6DE6">
        <w:rPr>
          <w:rFonts w:cs="Arial"/>
          <w:noProof/>
          <w:color w:val="000000" w:themeColor="text1"/>
        </w:rPr>
        <w:t>Common for 1 band UL and 2 bands UL CA</w:t>
      </w:r>
      <w:r>
        <w:rPr>
          <w:noProof/>
        </w:rPr>
        <w:tab/>
      </w:r>
      <w:r>
        <w:rPr>
          <w:noProof/>
        </w:rPr>
        <w:fldChar w:fldCharType="begin"/>
      </w:r>
      <w:r>
        <w:rPr>
          <w:noProof/>
        </w:rPr>
        <w:instrText xml:space="preserve"> PAGEREF _Toc136288557 \h </w:instrText>
      </w:r>
      <w:r>
        <w:rPr>
          <w:noProof/>
        </w:rPr>
      </w:r>
      <w:r>
        <w:rPr>
          <w:noProof/>
        </w:rPr>
        <w:fldChar w:fldCharType="separate"/>
      </w:r>
      <w:r>
        <w:rPr>
          <w:noProof/>
        </w:rPr>
        <w:t>122</w:t>
      </w:r>
      <w:r>
        <w:rPr>
          <w:noProof/>
        </w:rPr>
        <w:fldChar w:fldCharType="end"/>
      </w:r>
    </w:p>
    <w:p w14:paraId="44C71760" w14:textId="77777777" w:rsidR="00305326" w:rsidRDefault="00305326">
      <w:pPr>
        <w:pStyle w:val="42"/>
        <w:rPr>
          <w:rFonts w:asciiTheme="minorHAnsi" w:hAnsiTheme="minorHAnsi" w:cstheme="minorBidi"/>
          <w:noProof/>
          <w:kern w:val="2"/>
          <w:sz w:val="21"/>
          <w:szCs w:val="22"/>
          <w:lang w:val="en-US" w:eastAsia="zh-CN"/>
        </w:rPr>
      </w:pPr>
      <w:r>
        <w:rPr>
          <w:noProof/>
        </w:rPr>
        <w:t>5.61.1.1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_Toc136288558 \h </w:instrText>
      </w:r>
      <w:r>
        <w:rPr>
          <w:noProof/>
        </w:rPr>
      </w:r>
      <w:r>
        <w:rPr>
          <w:noProof/>
        </w:rPr>
        <w:fldChar w:fldCharType="separate"/>
      </w:r>
      <w:r>
        <w:rPr>
          <w:noProof/>
        </w:rPr>
        <w:t>122</w:t>
      </w:r>
      <w:r>
        <w:rPr>
          <w:noProof/>
        </w:rPr>
        <w:fldChar w:fldCharType="end"/>
      </w:r>
    </w:p>
    <w:p w14:paraId="24D88AE7" w14:textId="77777777" w:rsidR="00305326" w:rsidRDefault="00305326">
      <w:pPr>
        <w:pStyle w:val="42"/>
        <w:rPr>
          <w:rFonts w:asciiTheme="minorHAnsi" w:hAnsiTheme="minorHAnsi" w:cstheme="minorBidi"/>
          <w:noProof/>
          <w:kern w:val="2"/>
          <w:sz w:val="21"/>
          <w:szCs w:val="22"/>
          <w:lang w:val="en-US" w:eastAsia="zh-CN"/>
        </w:rPr>
      </w:pPr>
      <w:r>
        <w:rPr>
          <w:noProof/>
        </w:rPr>
        <w:t>5.61.1.2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_Toc136288559 \h </w:instrText>
      </w:r>
      <w:r>
        <w:rPr>
          <w:noProof/>
        </w:rPr>
      </w:r>
      <w:r>
        <w:rPr>
          <w:noProof/>
        </w:rPr>
        <w:fldChar w:fldCharType="separate"/>
      </w:r>
      <w:r>
        <w:rPr>
          <w:noProof/>
        </w:rPr>
        <w:t>122</w:t>
      </w:r>
      <w:r>
        <w:rPr>
          <w:noProof/>
        </w:rPr>
        <w:fldChar w:fldCharType="end"/>
      </w:r>
    </w:p>
    <w:p w14:paraId="22558F45" w14:textId="77777777" w:rsidR="00305326" w:rsidRDefault="00305326">
      <w:pPr>
        <w:pStyle w:val="42"/>
        <w:rPr>
          <w:rFonts w:asciiTheme="minorHAnsi" w:hAnsiTheme="minorHAnsi" w:cstheme="minorBidi"/>
          <w:noProof/>
          <w:kern w:val="2"/>
          <w:sz w:val="21"/>
          <w:szCs w:val="22"/>
          <w:lang w:val="en-US" w:eastAsia="zh-CN"/>
        </w:rPr>
      </w:pPr>
      <w:r>
        <w:rPr>
          <w:noProof/>
        </w:rPr>
        <w:t>5.61.1.3</w:t>
      </w:r>
      <w:r>
        <w:rPr>
          <w:rFonts w:asciiTheme="minorHAnsi" w:hAnsiTheme="minorHAnsi" w:cstheme="minorBidi"/>
          <w:noProof/>
          <w:kern w:val="2"/>
          <w:sz w:val="21"/>
          <w:szCs w:val="22"/>
          <w:lang w:val="en-US" w:eastAsia="zh-CN"/>
        </w:rPr>
        <w:tab/>
      </w:r>
      <w:r>
        <w:rPr>
          <w:noProof/>
        </w:rPr>
        <w:t>∆T</w:t>
      </w:r>
      <w:r w:rsidRPr="00BA6DE6">
        <w:rPr>
          <w:noProof/>
          <w:vertAlign w:val="subscript"/>
        </w:rPr>
        <w:t>IB,c</w:t>
      </w:r>
      <w:r>
        <w:rPr>
          <w:noProof/>
        </w:rPr>
        <w:t xml:space="preserve"> and ∆R</w:t>
      </w:r>
      <w:r w:rsidRPr="00BA6DE6">
        <w:rPr>
          <w:noProof/>
          <w:vertAlign w:val="subscript"/>
        </w:rPr>
        <w:t>IB,c</w:t>
      </w:r>
      <w:r>
        <w:rPr>
          <w:noProof/>
        </w:rPr>
        <w:t xml:space="preserve"> values</w:t>
      </w:r>
      <w:r>
        <w:rPr>
          <w:noProof/>
        </w:rPr>
        <w:tab/>
      </w:r>
      <w:r>
        <w:rPr>
          <w:noProof/>
        </w:rPr>
        <w:fldChar w:fldCharType="begin"/>
      </w:r>
      <w:r>
        <w:rPr>
          <w:noProof/>
        </w:rPr>
        <w:instrText xml:space="preserve"> PAGEREF _Toc136288560 \h </w:instrText>
      </w:r>
      <w:r>
        <w:rPr>
          <w:noProof/>
        </w:rPr>
      </w:r>
      <w:r>
        <w:rPr>
          <w:noProof/>
        </w:rPr>
        <w:fldChar w:fldCharType="separate"/>
      </w:r>
      <w:r>
        <w:rPr>
          <w:noProof/>
        </w:rPr>
        <w:t>122</w:t>
      </w:r>
      <w:r>
        <w:rPr>
          <w:noProof/>
        </w:rPr>
        <w:fldChar w:fldCharType="end"/>
      </w:r>
    </w:p>
    <w:p w14:paraId="47660B41" w14:textId="77777777" w:rsidR="00305326" w:rsidRDefault="00305326">
      <w:pPr>
        <w:pStyle w:val="33"/>
        <w:rPr>
          <w:rFonts w:asciiTheme="minorHAnsi" w:hAnsiTheme="minorHAnsi" w:cstheme="minorBidi"/>
          <w:noProof/>
          <w:kern w:val="2"/>
          <w:sz w:val="21"/>
          <w:szCs w:val="22"/>
          <w:lang w:val="en-US" w:eastAsia="zh-CN"/>
        </w:rPr>
      </w:pPr>
      <w:r w:rsidRPr="00BA6DE6">
        <w:rPr>
          <w:rFonts w:cs="Arial"/>
          <w:noProof/>
          <w:color w:val="000000" w:themeColor="text1"/>
        </w:rPr>
        <w:t>5.61.2</w:t>
      </w:r>
      <w:r>
        <w:rPr>
          <w:rFonts w:asciiTheme="minorHAnsi" w:hAnsiTheme="minorHAnsi" w:cstheme="minorBidi"/>
          <w:noProof/>
          <w:kern w:val="2"/>
          <w:sz w:val="21"/>
          <w:szCs w:val="22"/>
          <w:lang w:val="en-US" w:eastAsia="zh-CN"/>
        </w:rPr>
        <w:tab/>
      </w:r>
      <w:r w:rsidRPr="00BA6DE6">
        <w:rPr>
          <w:rFonts w:cs="Arial"/>
          <w:noProof/>
          <w:color w:val="000000" w:themeColor="text1"/>
        </w:rPr>
        <w:t>Specific for 2 bands UL CA</w:t>
      </w:r>
      <w:r>
        <w:rPr>
          <w:noProof/>
        </w:rPr>
        <w:tab/>
      </w:r>
      <w:r>
        <w:rPr>
          <w:noProof/>
        </w:rPr>
        <w:fldChar w:fldCharType="begin"/>
      </w:r>
      <w:r>
        <w:rPr>
          <w:noProof/>
        </w:rPr>
        <w:instrText xml:space="preserve"> PAGEREF _Toc136288561 \h </w:instrText>
      </w:r>
      <w:r>
        <w:rPr>
          <w:noProof/>
        </w:rPr>
      </w:r>
      <w:r>
        <w:rPr>
          <w:noProof/>
        </w:rPr>
        <w:fldChar w:fldCharType="separate"/>
      </w:r>
      <w:r>
        <w:rPr>
          <w:noProof/>
        </w:rPr>
        <w:t>123</w:t>
      </w:r>
      <w:r>
        <w:rPr>
          <w:noProof/>
        </w:rPr>
        <w:fldChar w:fldCharType="end"/>
      </w:r>
    </w:p>
    <w:p w14:paraId="30CA9781" w14:textId="77777777" w:rsidR="00305326" w:rsidRDefault="00305326">
      <w:pPr>
        <w:pStyle w:val="42"/>
        <w:rPr>
          <w:rFonts w:asciiTheme="minorHAnsi" w:hAnsiTheme="minorHAnsi" w:cstheme="minorBidi"/>
          <w:noProof/>
          <w:kern w:val="2"/>
          <w:sz w:val="21"/>
          <w:szCs w:val="22"/>
          <w:lang w:val="en-US" w:eastAsia="zh-CN"/>
        </w:rPr>
      </w:pPr>
      <w:r>
        <w:rPr>
          <w:noProof/>
        </w:rPr>
        <w:t>5.61.2.1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_Toc136288562 \h </w:instrText>
      </w:r>
      <w:r>
        <w:rPr>
          <w:noProof/>
        </w:rPr>
      </w:r>
      <w:r>
        <w:rPr>
          <w:noProof/>
        </w:rPr>
        <w:fldChar w:fldCharType="separate"/>
      </w:r>
      <w:r>
        <w:rPr>
          <w:noProof/>
        </w:rPr>
        <w:t>123</w:t>
      </w:r>
      <w:r>
        <w:rPr>
          <w:noProof/>
        </w:rPr>
        <w:fldChar w:fldCharType="end"/>
      </w:r>
    </w:p>
    <w:p w14:paraId="6722F000" w14:textId="77777777" w:rsidR="00305326" w:rsidRDefault="00305326">
      <w:pPr>
        <w:pStyle w:val="42"/>
        <w:rPr>
          <w:rFonts w:asciiTheme="minorHAnsi" w:hAnsiTheme="minorHAnsi" w:cstheme="minorBidi"/>
          <w:noProof/>
          <w:kern w:val="2"/>
          <w:sz w:val="21"/>
          <w:szCs w:val="22"/>
          <w:lang w:val="en-US" w:eastAsia="zh-CN"/>
        </w:rPr>
      </w:pPr>
      <w:r>
        <w:rPr>
          <w:noProof/>
        </w:rPr>
        <w:t>5.61.2.2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_Toc136288563 \h </w:instrText>
      </w:r>
      <w:r>
        <w:rPr>
          <w:noProof/>
        </w:rPr>
      </w:r>
      <w:r>
        <w:rPr>
          <w:noProof/>
        </w:rPr>
        <w:fldChar w:fldCharType="separate"/>
      </w:r>
      <w:r>
        <w:rPr>
          <w:noProof/>
        </w:rPr>
        <w:t>125</w:t>
      </w:r>
      <w:r>
        <w:rPr>
          <w:noProof/>
        </w:rPr>
        <w:fldChar w:fldCharType="end"/>
      </w:r>
    </w:p>
    <w:p w14:paraId="425E1C6C" w14:textId="77777777" w:rsidR="00305326" w:rsidRDefault="00305326">
      <w:pPr>
        <w:pStyle w:val="22"/>
        <w:rPr>
          <w:rFonts w:asciiTheme="minorHAnsi" w:hAnsiTheme="minorHAnsi" w:cstheme="minorBidi"/>
          <w:noProof/>
          <w:kern w:val="2"/>
          <w:sz w:val="21"/>
          <w:szCs w:val="22"/>
          <w:lang w:val="en-US" w:eastAsia="zh-CN"/>
        </w:rPr>
      </w:pPr>
      <w:r>
        <w:rPr>
          <w:noProof/>
        </w:rPr>
        <w:t>5.62</w:t>
      </w:r>
      <w:r>
        <w:rPr>
          <w:rFonts w:asciiTheme="minorHAnsi" w:hAnsiTheme="minorHAnsi" w:cstheme="minorBidi"/>
          <w:noProof/>
          <w:kern w:val="2"/>
          <w:sz w:val="21"/>
          <w:szCs w:val="22"/>
          <w:lang w:val="en-US" w:eastAsia="zh-CN"/>
        </w:rPr>
        <w:tab/>
      </w:r>
      <w:r>
        <w:rPr>
          <w:noProof/>
        </w:rPr>
        <w:t>CA_n3-n78-n105</w:t>
      </w:r>
      <w:r>
        <w:rPr>
          <w:noProof/>
        </w:rPr>
        <w:tab/>
      </w:r>
      <w:r>
        <w:rPr>
          <w:noProof/>
        </w:rPr>
        <w:fldChar w:fldCharType="begin"/>
      </w:r>
      <w:r>
        <w:rPr>
          <w:noProof/>
        </w:rPr>
        <w:instrText xml:space="preserve"> PAGEREF _Toc136288564 \h </w:instrText>
      </w:r>
      <w:r>
        <w:rPr>
          <w:noProof/>
        </w:rPr>
      </w:r>
      <w:r>
        <w:rPr>
          <w:noProof/>
        </w:rPr>
        <w:fldChar w:fldCharType="separate"/>
      </w:r>
      <w:r>
        <w:rPr>
          <w:noProof/>
        </w:rPr>
        <w:t>125</w:t>
      </w:r>
      <w:r>
        <w:rPr>
          <w:noProof/>
        </w:rPr>
        <w:fldChar w:fldCharType="end"/>
      </w:r>
    </w:p>
    <w:p w14:paraId="2F752EB5" w14:textId="77777777" w:rsidR="00305326" w:rsidRDefault="00305326">
      <w:pPr>
        <w:pStyle w:val="33"/>
        <w:rPr>
          <w:rFonts w:asciiTheme="minorHAnsi" w:hAnsiTheme="minorHAnsi" w:cstheme="minorBidi"/>
          <w:noProof/>
          <w:kern w:val="2"/>
          <w:sz w:val="21"/>
          <w:szCs w:val="22"/>
          <w:lang w:val="en-US" w:eastAsia="zh-CN"/>
        </w:rPr>
      </w:pPr>
      <w:r w:rsidRPr="00BA6DE6">
        <w:rPr>
          <w:rFonts w:cs="Arial"/>
          <w:noProof/>
          <w:color w:val="000000" w:themeColor="text1"/>
        </w:rPr>
        <w:t>5.62.1</w:t>
      </w:r>
      <w:r>
        <w:rPr>
          <w:rFonts w:asciiTheme="minorHAnsi" w:hAnsiTheme="minorHAnsi" w:cstheme="minorBidi"/>
          <w:noProof/>
          <w:kern w:val="2"/>
          <w:sz w:val="21"/>
          <w:szCs w:val="22"/>
          <w:lang w:val="en-US" w:eastAsia="zh-CN"/>
        </w:rPr>
        <w:tab/>
      </w:r>
      <w:r w:rsidRPr="00BA6DE6">
        <w:rPr>
          <w:rFonts w:cs="Arial"/>
          <w:noProof/>
          <w:color w:val="000000" w:themeColor="text1"/>
        </w:rPr>
        <w:t>Common for 1 band UL and 2 bands UL CA</w:t>
      </w:r>
      <w:r>
        <w:rPr>
          <w:noProof/>
        </w:rPr>
        <w:tab/>
      </w:r>
      <w:r>
        <w:rPr>
          <w:noProof/>
        </w:rPr>
        <w:fldChar w:fldCharType="begin"/>
      </w:r>
      <w:r>
        <w:rPr>
          <w:noProof/>
        </w:rPr>
        <w:instrText xml:space="preserve"> PAGEREF _Toc136288565 \h </w:instrText>
      </w:r>
      <w:r>
        <w:rPr>
          <w:noProof/>
        </w:rPr>
      </w:r>
      <w:r>
        <w:rPr>
          <w:noProof/>
        </w:rPr>
        <w:fldChar w:fldCharType="separate"/>
      </w:r>
      <w:r>
        <w:rPr>
          <w:noProof/>
        </w:rPr>
        <w:t>125</w:t>
      </w:r>
      <w:r>
        <w:rPr>
          <w:noProof/>
        </w:rPr>
        <w:fldChar w:fldCharType="end"/>
      </w:r>
    </w:p>
    <w:p w14:paraId="3D8D9691" w14:textId="77777777" w:rsidR="00305326" w:rsidRDefault="00305326">
      <w:pPr>
        <w:pStyle w:val="42"/>
        <w:rPr>
          <w:rFonts w:asciiTheme="minorHAnsi" w:hAnsiTheme="minorHAnsi" w:cstheme="minorBidi"/>
          <w:noProof/>
          <w:kern w:val="2"/>
          <w:sz w:val="21"/>
          <w:szCs w:val="22"/>
          <w:lang w:val="en-US" w:eastAsia="zh-CN"/>
        </w:rPr>
      </w:pPr>
      <w:r>
        <w:rPr>
          <w:noProof/>
        </w:rPr>
        <w:t>5.62.1.1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_Toc136288566 \h </w:instrText>
      </w:r>
      <w:r>
        <w:rPr>
          <w:noProof/>
        </w:rPr>
      </w:r>
      <w:r>
        <w:rPr>
          <w:noProof/>
        </w:rPr>
        <w:fldChar w:fldCharType="separate"/>
      </w:r>
      <w:r>
        <w:rPr>
          <w:noProof/>
        </w:rPr>
        <w:t>125</w:t>
      </w:r>
      <w:r>
        <w:rPr>
          <w:noProof/>
        </w:rPr>
        <w:fldChar w:fldCharType="end"/>
      </w:r>
    </w:p>
    <w:p w14:paraId="7BD61715" w14:textId="77777777" w:rsidR="00305326" w:rsidRDefault="00305326">
      <w:pPr>
        <w:pStyle w:val="42"/>
        <w:rPr>
          <w:rFonts w:asciiTheme="minorHAnsi" w:hAnsiTheme="minorHAnsi" w:cstheme="minorBidi"/>
          <w:noProof/>
          <w:kern w:val="2"/>
          <w:sz w:val="21"/>
          <w:szCs w:val="22"/>
          <w:lang w:val="en-US" w:eastAsia="zh-CN"/>
        </w:rPr>
      </w:pPr>
      <w:r>
        <w:rPr>
          <w:noProof/>
        </w:rPr>
        <w:t>5.62.1.2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_Toc136288567 \h </w:instrText>
      </w:r>
      <w:r>
        <w:rPr>
          <w:noProof/>
        </w:rPr>
      </w:r>
      <w:r>
        <w:rPr>
          <w:noProof/>
        </w:rPr>
        <w:fldChar w:fldCharType="separate"/>
      </w:r>
      <w:r>
        <w:rPr>
          <w:noProof/>
        </w:rPr>
        <w:t>125</w:t>
      </w:r>
      <w:r>
        <w:rPr>
          <w:noProof/>
        </w:rPr>
        <w:fldChar w:fldCharType="end"/>
      </w:r>
    </w:p>
    <w:p w14:paraId="5F407BBC" w14:textId="77777777" w:rsidR="00305326" w:rsidRDefault="00305326">
      <w:pPr>
        <w:pStyle w:val="42"/>
        <w:rPr>
          <w:rFonts w:asciiTheme="minorHAnsi" w:hAnsiTheme="minorHAnsi" w:cstheme="minorBidi"/>
          <w:noProof/>
          <w:kern w:val="2"/>
          <w:sz w:val="21"/>
          <w:szCs w:val="22"/>
          <w:lang w:val="en-US" w:eastAsia="zh-CN"/>
        </w:rPr>
      </w:pPr>
      <w:r>
        <w:rPr>
          <w:noProof/>
        </w:rPr>
        <w:t>5.62.1.3</w:t>
      </w:r>
      <w:r>
        <w:rPr>
          <w:rFonts w:asciiTheme="minorHAnsi" w:hAnsiTheme="minorHAnsi" w:cstheme="minorBidi"/>
          <w:noProof/>
          <w:kern w:val="2"/>
          <w:sz w:val="21"/>
          <w:szCs w:val="22"/>
          <w:lang w:val="en-US" w:eastAsia="zh-CN"/>
        </w:rPr>
        <w:tab/>
      </w:r>
      <w:r>
        <w:rPr>
          <w:noProof/>
        </w:rPr>
        <w:t>∆T</w:t>
      </w:r>
      <w:r w:rsidRPr="00BA6DE6">
        <w:rPr>
          <w:noProof/>
          <w:vertAlign w:val="subscript"/>
        </w:rPr>
        <w:t>IB,c</w:t>
      </w:r>
      <w:r>
        <w:rPr>
          <w:noProof/>
        </w:rPr>
        <w:t xml:space="preserve"> and ∆R</w:t>
      </w:r>
      <w:r w:rsidRPr="00BA6DE6">
        <w:rPr>
          <w:noProof/>
          <w:vertAlign w:val="subscript"/>
        </w:rPr>
        <w:t>IB,c</w:t>
      </w:r>
      <w:r>
        <w:rPr>
          <w:noProof/>
        </w:rPr>
        <w:t xml:space="preserve"> values</w:t>
      </w:r>
      <w:r>
        <w:rPr>
          <w:noProof/>
        </w:rPr>
        <w:tab/>
      </w:r>
      <w:r>
        <w:rPr>
          <w:noProof/>
        </w:rPr>
        <w:fldChar w:fldCharType="begin"/>
      </w:r>
      <w:r>
        <w:rPr>
          <w:noProof/>
        </w:rPr>
        <w:instrText xml:space="preserve"> PAGEREF _Toc136288568 \h </w:instrText>
      </w:r>
      <w:r>
        <w:rPr>
          <w:noProof/>
        </w:rPr>
      </w:r>
      <w:r>
        <w:rPr>
          <w:noProof/>
        </w:rPr>
        <w:fldChar w:fldCharType="separate"/>
      </w:r>
      <w:r>
        <w:rPr>
          <w:noProof/>
        </w:rPr>
        <w:t>125</w:t>
      </w:r>
      <w:r>
        <w:rPr>
          <w:noProof/>
        </w:rPr>
        <w:fldChar w:fldCharType="end"/>
      </w:r>
    </w:p>
    <w:p w14:paraId="47D7C5EB" w14:textId="77777777" w:rsidR="00305326" w:rsidRDefault="00305326">
      <w:pPr>
        <w:pStyle w:val="33"/>
        <w:rPr>
          <w:rFonts w:asciiTheme="minorHAnsi" w:hAnsiTheme="minorHAnsi" w:cstheme="minorBidi"/>
          <w:noProof/>
          <w:kern w:val="2"/>
          <w:sz w:val="21"/>
          <w:szCs w:val="22"/>
          <w:lang w:val="en-US" w:eastAsia="zh-CN"/>
        </w:rPr>
      </w:pPr>
      <w:r w:rsidRPr="00BA6DE6">
        <w:rPr>
          <w:rFonts w:cs="Arial"/>
          <w:noProof/>
          <w:color w:val="000000" w:themeColor="text1"/>
        </w:rPr>
        <w:t>5.62.2</w:t>
      </w:r>
      <w:r>
        <w:rPr>
          <w:rFonts w:asciiTheme="minorHAnsi" w:hAnsiTheme="minorHAnsi" w:cstheme="minorBidi"/>
          <w:noProof/>
          <w:kern w:val="2"/>
          <w:sz w:val="21"/>
          <w:szCs w:val="22"/>
          <w:lang w:val="en-US" w:eastAsia="zh-CN"/>
        </w:rPr>
        <w:tab/>
      </w:r>
      <w:r w:rsidRPr="00BA6DE6">
        <w:rPr>
          <w:rFonts w:cs="Arial"/>
          <w:noProof/>
          <w:color w:val="000000" w:themeColor="text1"/>
        </w:rPr>
        <w:t>Specific for 2 bands UL CA</w:t>
      </w:r>
      <w:r>
        <w:rPr>
          <w:noProof/>
        </w:rPr>
        <w:tab/>
      </w:r>
      <w:r>
        <w:rPr>
          <w:noProof/>
        </w:rPr>
        <w:fldChar w:fldCharType="begin"/>
      </w:r>
      <w:r>
        <w:rPr>
          <w:noProof/>
        </w:rPr>
        <w:instrText xml:space="preserve"> PAGEREF _Toc136288569 \h </w:instrText>
      </w:r>
      <w:r>
        <w:rPr>
          <w:noProof/>
        </w:rPr>
      </w:r>
      <w:r>
        <w:rPr>
          <w:noProof/>
        </w:rPr>
        <w:fldChar w:fldCharType="separate"/>
      </w:r>
      <w:r>
        <w:rPr>
          <w:noProof/>
        </w:rPr>
        <w:t>126</w:t>
      </w:r>
      <w:r>
        <w:rPr>
          <w:noProof/>
        </w:rPr>
        <w:fldChar w:fldCharType="end"/>
      </w:r>
    </w:p>
    <w:p w14:paraId="3BD0B46B" w14:textId="77777777" w:rsidR="00305326" w:rsidRDefault="00305326">
      <w:pPr>
        <w:pStyle w:val="42"/>
        <w:rPr>
          <w:rFonts w:asciiTheme="minorHAnsi" w:hAnsiTheme="minorHAnsi" w:cstheme="minorBidi"/>
          <w:noProof/>
          <w:kern w:val="2"/>
          <w:sz w:val="21"/>
          <w:szCs w:val="22"/>
          <w:lang w:val="en-US" w:eastAsia="zh-CN"/>
        </w:rPr>
      </w:pPr>
      <w:r>
        <w:rPr>
          <w:noProof/>
        </w:rPr>
        <w:t>5.62.2.1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_Toc136288570 \h </w:instrText>
      </w:r>
      <w:r>
        <w:rPr>
          <w:noProof/>
        </w:rPr>
      </w:r>
      <w:r>
        <w:rPr>
          <w:noProof/>
        </w:rPr>
        <w:fldChar w:fldCharType="separate"/>
      </w:r>
      <w:r>
        <w:rPr>
          <w:noProof/>
        </w:rPr>
        <w:t>126</w:t>
      </w:r>
      <w:r>
        <w:rPr>
          <w:noProof/>
        </w:rPr>
        <w:fldChar w:fldCharType="end"/>
      </w:r>
    </w:p>
    <w:p w14:paraId="50A643DD" w14:textId="77777777" w:rsidR="00305326" w:rsidRDefault="00305326">
      <w:pPr>
        <w:pStyle w:val="42"/>
        <w:rPr>
          <w:rFonts w:asciiTheme="minorHAnsi" w:hAnsiTheme="minorHAnsi" w:cstheme="minorBidi"/>
          <w:noProof/>
          <w:kern w:val="2"/>
          <w:sz w:val="21"/>
          <w:szCs w:val="22"/>
          <w:lang w:val="en-US" w:eastAsia="zh-CN"/>
        </w:rPr>
      </w:pPr>
      <w:r>
        <w:rPr>
          <w:noProof/>
        </w:rPr>
        <w:t>5.62.2.2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_Toc136288571 \h </w:instrText>
      </w:r>
      <w:r>
        <w:rPr>
          <w:noProof/>
        </w:rPr>
      </w:r>
      <w:r>
        <w:rPr>
          <w:noProof/>
        </w:rPr>
        <w:fldChar w:fldCharType="separate"/>
      </w:r>
      <w:r>
        <w:rPr>
          <w:noProof/>
        </w:rPr>
        <w:t>128</w:t>
      </w:r>
      <w:r>
        <w:rPr>
          <w:noProof/>
        </w:rPr>
        <w:fldChar w:fldCharType="end"/>
      </w:r>
    </w:p>
    <w:p w14:paraId="15864AB5" w14:textId="77777777" w:rsidR="00305326" w:rsidRDefault="00305326">
      <w:pPr>
        <w:pStyle w:val="22"/>
        <w:rPr>
          <w:rFonts w:asciiTheme="minorHAnsi" w:hAnsiTheme="minorHAnsi" w:cstheme="minorBidi"/>
          <w:noProof/>
          <w:kern w:val="2"/>
          <w:sz w:val="21"/>
          <w:szCs w:val="22"/>
          <w:lang w:val="en-US" w:eastAsia="zh-CN"/>
        </w:rPr>
      </w:pPr>
      <w:r>
        <w:rPr>
          <w:noProof/>
        </w:rPr>
        <w:t>5.63</w:t>
      </w:r>
      <w:r>
        <w:rPr>
          <w:rFonts w:asciiTheme="minorHAnsi" w:hAnsiTheme="minorHAnsi" w:cstheme="minorBidi"/>
          <w:noProof/>
          <w:kern w:val="2"/>
          <w:sz w:val="21"/>
          <w:szCs w:val="22"/>
          <w:lang w:val="en-US" w:eastAsia="zh-CN"/>
        </w:rPr>
        <w:tab/>
      </w:r>
      <w:r>
        <w:rPr>
          <w:noProof/>
        </w:rPr>
        <w:t>CA_n40-n78-n105</w:t>
      </w:r>
      <w:r>
        <w:rPr>
          <w:noProof/>
        </w:rPr>
        <w:tab/>
      </w:r>
      <w:r>
        <w:rPr>
          <w:noProof/>
        </w:rPr>
        <w:fldChar w:fldCharType="begin"/>
      </w:r>
      <w:r>
        <w:rPr>
          <w:noProof/>
        </w:rPr>
        <w:instrText xml:space="preserve"> PAGEREF _Toc136288572 \h </w:instrText>
      </w:r>
      <w:r>
        <w:rPr>
          <w:noProof/>
        </w:rPr>
      </w:r>
      <w:r>
        <w:rPr>
          <w:noProof/>
        </w:rPr>
        <w:fldChar w:fldCharType="separate"/>
      </w:r>
      <w:r>
        <w:rPr>
          <w:noProof/>
        </w:rPr>
        <w:t>128</w:t>
      </w:r>
      <w:r>
        <w:rPr>
          <w:noProof/>
        </w:rPr>
        <w:fldChar w:fldCharType="end"/>
      </w:r>
    </w:p>
    <w:p w14:paraId="5BECB7ED" w14:textId="77777777" w:rsidR="00305326" w:rsidRDefault="00305326">
      <w:pPr>
        <w:pStyle w:val="33"/>
        <w:rPr>
          <w:rFonts w:asciiTheme="minorHAnsi" w:hAnsiTheme="minorHAnsi" w:cstheme="minorBidi"/>
          <w:noProof/>
          <w:kern w:val="2"/>
          <w:sz w:val="21"/>
          <w:szCs w:val="22"/>
          <w:lang w:val="en-US" w:eastAsia="zh-CN"/>
        </w:rPr>
      </w:pPr>
      <w:r w:rsidRPr="00BA6DE6">
        <w:rPr>
          <w:rFonts w:cs="Arial"/>
          <w:noProof/>
          <w:color w:val="000000" w:themeColor="text1"/>
        </w:rPr>
        <w:t>5.63.1</w:t>
      </w:r>
      <w:r>
        <w:rPr>
          <w:rFonts w:asciiTheme="minorHAnsi" w:hAnsiTheme="minorHAnsi" w:cstheme="minorBidi"/>
          <w:noProof/>
          <w:kern w:val="2"/>
          <w:sz w:val="21"/>
          <w:szCs w:val="22"/>
          <w:lang w:val="en-US" w:eastAsia="zh-CN"/>
        </w:rPr>
        <w:tab/>
      </w:r>
      <w:r w:rsidRPr="00BA6DE6">
        <w:rPr>
          <w:rFonts w:cs="Arial"/>
          <w:noProof/>
          <w:color w:val="000000" w:themeColor="text1"/>
        </w:rPr>
        <w:t>Common for 1 band UL and 2 bands UL CA</w:t>
      </w:r>
      <w:r>
        <w:rPr>
          <w:noProof/>
        </w:rPr>
        <w:tab/>
      </w:r>
      <w:r>
        <w:rPr>
          <w:noProof/>
        </w:rPr>
        <w:fldChar w:fldCharType="begin"/>
      </w:r>
      <w:r>
        <w:rPr>
          <w:noProof/>
        </w:rPr>
        <w:instrText xml:space="preserve"> PAGEREF _Toc136288573 \h </w:instrText>
      </w:r>
      <w:r>
        <w:rPr>
          <w:noProof/>
        </w:rPr>
      </w:r>
      <w:r>
        <w:rPr>
          <w:noProof/>
        </w:rPr>
        <w:fldChar w:fldCharType="separate"/>
      </w:r>
      <w:r>
        <w:rPr>
          <w:noProof/>
        </w:rPr>
        <w:t>128</w:t>
      </w:r>
      <w:r>
        <w:rPr>
          <w:noProof/>
        </w:rPr>
        <w:fldChar w:fldCharType="end"/>
      </w:r>
    </w:p>
    <w:p w14:paraId="2358E574" w14:textId="77777777" w:rsidR="00305326" w:rsidRDefault="00305326">
      <w:pPr>
        <w:pStyle w:val="42"/>
        <w:rPr>
          <w:rFonts w:asciiTheme="minorHAnsi" w:hAnsiTheme="minorHAnsi" w:cstheme="minorBidi"/>
          <w:noProof/>
          <w:kern w:val="2"/>
          <w:sz w:val="21"/>
          <w:szCs w:val="22"/>
          <w:lang w:val="en-US" w:eastAsia="zh-CN"/>
        </w:rPr>
      </w:pPr>
      <w:r>
        <w:rPr>
          <w:noProof/>
        </w:rPr>
        <w:t>5.63.1.1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_Toc136288574 \h </w:instrText>
      </w:r>
      <w:r>
        <w:rPr>
          <w:noProof/>
        </w:rPr>
      </w:r>
      <w:r>
        <w:rPr>
          <w:noProof/>
        </w:rPr>
        <w:fldChar w:fldCharType="separate"/>
      </w:r>
      <w:r>
        <w:rPr>
          <w:noProof/>
        </w:rPr>
        <w:t>128</w:t>
      </w:r>
      <w:r>
        <w:rPr>
          <w:noProof/>
        </w:rPr>
        <w:fldChar w:fldCharType="end"/>
      </w:r>
    </w:p>
    <w:p w14:paraId="24674B44" w14:textId="77777777" w:rsidR="00305326" w:rsidRDefault="00305326">
      <w:pPr>
        <w:pStyle w:val="42"/>
        <w:rPr>
          <w:rFonts w:asciiTheme="minorHAnsi" w:hAnsiTheme="minorHAnsi" w:cstheme="minorBidi"/>
          <w:noProof/>
          <w:kern w:val="2"/>
          <w:sz w:val="21"/>
          <w:szCs w:val="22"/>
          <w:lang w:val="en-US" w:eastAsia="zh-CN"/>
        </w:rPr>
      </w:pPr>
      <w:r>
        <w:rPr>
          <w:noProof/>
        </w:rPr>
        <w:t>5.63.1.2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_Toc136288575 \h </w:instrText>
      </w:r>
      <w:r>
        <w:rPr>
          <w:noProof/>
        </w:rPr>
      </w:r>
      <w:r>
        <w:rPr>
          <w:noProof/>
        </w:rPr>
        <w:fldChar w:fldCharType="separate"/>
      </w:r>
      <w:r>
        <w:rPr>
          <w:noProof/>
        </w:rPr>
        <w:t>128</w:t>
      </w:r>
      <w:r>
        <w:rPr>
          <w:noProof/>
        </w:rPr>
        <w:fldChar w:fldCharType="end"/>
      </w:r>
    </w:p>
    <w:p w14:paraId="29BF250E" w14:textId="77777777" w:rsidR="00305326" w:rsidRDefault="00305326">
      <w:pPr>
        <w:pStyle w:val="42"/>
        <w:rPr>
          <w:rFonts w:asciiTheme="minorHAnsi" w:hAnsiTheme="minorHAnsi" w:cstheme="minorBidi"/>
          <w:noProof/>
          <w:kern w:val="2"/>
          <w:sz w:val="21"/>
          <w:szCs w:val="22"/>
          <w:lang w:val="en-US" w:eastAsia="zh-CN"/>
        </w:rPr>
      </w:pPr>
      <w:r>
        <w:rPr>
          <w:noProof/>
        </w:rPr>
        <w:t>5.63.1.3</w:t>
      </w:r>
      <w:r>
        <w:rPr>
          <w:rFonts w:asciiTheme="minorHAnsi" w:hAnsiTheme="minorHAnsi" w:cstheme="minorBidi"/>
          <w:noProof/>
          <w:kern w:val="2"/>
          <w:sz w:val="21"/>
          <w:szCs w:val="22"/>
          <w:lang w:val="en-US" w:eastAsia="zh-CN"/>
        </w:rPr>
        <w:tab/>
      </w:r>
      <w:r>
        <w:rPr>
          <w:noProof/>
        </w:rPr>
        <w:t>∆T</w:t>
      </w:r>
      <w:r w:rsidRPr="00BA6DE6">
        <w:rPr>
          <w:noProof/>
          <w:vertAlign w:val="subscript"/>
        </w:rPr>
        <w:t>IB,c</w:t>
      </w:r>
      <w:r>
        <w:rPr>
          <w:noProof/>
        </w:rPr>
        <w:t xml:space="preserve"> and ∆R</w:t>
      </w:r>
      <w:r w:rsidRPr="00BA6DE6">
        <w:rPr>
          <w:noProof/>
          <w:vertAlign w:val="subscript"/>
        </w:rPr>
        <w:t>IB,c</w:t>
      </w:r>
      <w:r>
        <w:rPr>
          <w:noProof/>
        </w:rPr>
        <w:t xml:space="preserve"> values</w:t>
      </w:r>
      <w:r>
        <w:rPr>
          <w:noProof/>
        </w:rPr>
        <w:tab/>
      </w:r>
      <w:r>
        <w:rPr>
          <w:noProof/>
        </w:rPr>
        <w:fldChar w:fldCharType="begin"/>
      </w:r>
      <w:r>
        <w:rPr>
          <w:noProof/>
        </w:rPr>
        <w:instrText xml:space="preserve"> PAGEREF _Toc136288576 \h </w:instrText>
      </w:r>
      <w:r>
        <w:rPr>
          <w:noProof/>
        </w:rPr>
      </w:r>
      <w:r>
        <w:rPr>
          <w:noProof/>
        </w:rPr>
        <w:fldChar w:fldCharType="separate"/>
      </w:r>
      <w:r>
        <w:rPr>
          <w:noProof/>
        </w:rPr>
        <w:t>128</w:t>
      </w:r>
      <w:r>
        <w:rPr>
          <w:noProof/>
        </w:rPr>
        <w:fldChar w:fldCharType="end"/>
      </w:r>
    </w:p>
    <w:p w14:paraId="24FD4A27" w14:textId="77777777" w:rsidR="00305326" w:rsidRDefault="00305326">
      <w:pPr>
        <w:pStyle w:val="33"/>
        <w:rPr>
          <w:rFonts w:asciiTheme="minorHAnsi" w:hAnsiTheme="minorHAnsi" w:cstheme="minorBidi"/>
          <w:noProof/>
          <w:kern w:val="2"/>
          <w:sz w:val="21"/>
          <w:szCs w:val="22"/>
          <w:lang w:val="en-US" w:eastAsia="zh-CN"/>
        </w:rPr>
      </w:pPr>
      <w:r w:rsidRPr="00BA6DE6">
        <w:rPr>
          <w:rFonts w:cs="Arial"/>
          <w:noProof/>
          <w:color w:val="000000" w:themeColor="text1"/>
        </w:rPr>
        <w:t>5.63.2</w:t>
      </w:r>
      <w:r>
        <w:rPr>
          <w:rFonts w:asciiTheme="minorHAnsi" w:hAnsiTheme="minorHAnsi" w:cstheme="minorBidi"/>
          <w:noProof/>
          <w:kern w:val="2"/>
          <w:sz w:val="21"/>
          <w:szCs w:val="22"/>
          <w:lang w:val="en-US" w:eastAsia="zh-CN"/>
        </w:rPr>
        <w:tab/>
      </w:r>
      <w:r w:rsidRPr="00BA6DE6">
        <w:rPr>
          <w:rFonts w:cs="Arial"/>
          <w:noProof/>
          <w:color w:val="000000" w:themeColor="text1"/>
        </w:rPr>
        <w:t>Specific for 2 bands UL CA</w:t>
      </w:r>
      <w:r>
        <w:rPr>
          <w:noProof/>
        </w:rPr>
        <w:tab/>
      </w:r>
      <w:r>
        <w:rPr>
          <w:noProof/>
        </w:rPr>
        <w:fldChar w:fldCharType="begin"/>
      </w:r>
      <w:r>
        <w:rPr>
          <w:noProof/>
        </w:rPr>
        <w:instrText xml:space="preserve"> PAGEREF _Toc136288577 \h </w:instrText>
      </w:r>
      <w:r>
        <w:rPr>
          <w:noProof/>
        </w:rPr>
      </w:r>
      <w:r>
        <w:rPr>
          <w:noProof/>
        </w:rPr>
        <w:fldChar w:fldCharType="separate"/>
      </w:r>
      <w:r>
        <w:rPr>
          <w:noProof/>
        </w:rPr>
        <w:t>129</w:t>
      </w:r>
      <w:r>
        <w:rPr>
          <w:noProof/>
        </w:rPr>
        <w:fldChar w:fldCharType="end"/>
      </w:r>
    </w:p>
    <w:p w14:paraId="24127942" w14:textId="77777777" w:rsidR="00305326" w:rsidRDefault="00305326">
      <w:pPr>
        <w:pStyle w:val="42"/>
        <w:rPr>
          <w:rFonts w:asciiTheme="minorHAnsi" w:hAnsiTheme="minorHAnsi" w:cstheme="minorBidi"/>
          <w:noProof/>
          <w:kern w:val="2"/>
          <w:sz w:val="21"/>
          <w:szCs w:val="22"/>
          <w:lang w:val="en-US" w:eastAsia="zh-CN"/>
        </w:rPr>
      </w:pPr>
      <w:r>
        <w:rPr>
          <w:noProof/>
        </w:rPr>
        <w:t>5.63.2.1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_Toc136288578 \h </w:instrText>
      </w:r>
      <w:r>
        <w:rPr>
          <w:noProof/>
        </w:rPr>
      </w:r>
      <w:r>
        <w:rPr>
          <w:noProof/>
        </w:rPr>
        <w:fldChar w:fldCharType="separate"/>
      </w:r>
      <w:r>
        <w:rPr>
          <w:noProof/>
        </w:rPr>
        <w:t>129</w:t>
      </w:r>
      <w:r>
        <w:rPr>
          <w:noProof/>
        </w:rPr>
        <w:fldChar w:fldCharType="end"/>
      </w:r>
    </w:p>
    <w:p w14:paraId="73C2B091" w14:textId="77777777" w:rsidR="00305326" w:rsidRDefault="00305326">
      <w:pPr>
        <w:pStyle w:val="42"/>
        <w:rPr>
          <w:rFonts w:asciiTheme="minorHAnsi" w:hAnsiTheme="minorHAnsi" w:cstheme="minorBidi"/>
          <w:noProof/>
          <w:kern w:val="2"/>
          <w:sz w:val="21"/>
          <w:szCs w:val="22"/>
          <w:lang w:val="en-US" w:eastAsia="zh-CN"/>
        </w:rPr>
      </w:pPr>
      <w:r>
        <w:rPr>
          <w:noProof/>
        </w:rPr>
        <w:t>5.63.2.2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_Toc136288579 \h </w:instrText>
      </w:r>
      <w:r>
        <w:rPr>
          <w:noProof/>
        </w:rPr>
      </w:r>
      <w:r>
        <w:rPr>
          <w:noProof/>
        </w:rPr>
        <w:fldChar w:fldCharType="separate"/>
      </w:r>
      <w:r>
        <w:rPr>
          <w:noProof/>
        </w:rPr>
        <w:t>131</w:t>
      </w:r>
      <w:r>
        <w:rPr>
          <w:noProof/>
        </w:rPr>
        <w:fldChar w:fldCharType="end"/>
      </w:r>
    </w:p>
    <w:p w14:paraId="0EFC917B" w14:textId="77777777" w:rsidR="00305326" w:rsidRDefault="00305326">
      <w:pPr>
        <w:pStyle w:val="22"/>
        <w:rPr>
          <w:rFonts w:asciiTheme="minorHAnsi" w:hAnsiTheme="minorHAnsi" w:cstheme="minorBidi"/>
          <w:noProof/>
          <w:kern w:val="2"/>
          <w:sz w:val="21"/>
          <w:szCs w:val="22"/>
          <w:lang w:val="en-US" w:eastAsia="zh-CN"/>
        </w:rPr>
      </w:pPr>
      <w:r>
        <w:rPr>
          <w:noProof/>
        </w:rPr>
        <w:t>5.64</w:t>
      </w:r>
      <w:r>
        <w:rPr>
          <w:rFonts w:asciiTheme="minorHAnsi" w:hAnsiTheme="minorHAnsi" w:cstheme="minorBidi"/>
          <w:noProof/>
          <w:kern w:val="2"/>
          <w:sz w:val="21"/>
          <w:szCs w:val="22"/>
          <w:lang w:val="en-US" w:eastAsia="zh-CN"/>
        </w:rPr>
        <w:tab/>
      </w:r>
      <w:r>
        <w:rPr>
          <w:noProof/>
        </w:rPr>
        <w:t>CA_n5-n41-n66</w:t>
      </w:r>
      <w:r>
        <w:rPr>
          <w:noProof/>
        </w:rPr>
        <w:tab/>
      </w:r>
      <w:r>
        <w:rPr>
          <w:noProof/>
        </w:rPr>
        <w:fldChar w:fldCharType="begin"/>
      </w:r>
      <w:r>
        <w:rPr>
          <w:noProof/>
        </w:rPr>
        <w:instrText xml:space="preserve"> PAGEREF _Toc136288580 \h </w:instrText>
      </w:r>
      <w:r>
        <w:rPr>
          <w:noProof/>
        </w:rPr>
      </w:r>
      <w:r>
        <w:rPr>
          <w:noProof/>
        </w:rPr>
        <w:fldChar w:fldCharType="separate"/>
      </w:r>
      <w:r>
        <w:rPr>
          <w:noProof/>
        </w:rPr>
        <w:t>131</w:t>
      </w:r>
      <w:r>
        <w:rPr>
          <w:noProof/>
        </w:rPr>
        <w:fldChar w:fldCharType="end"/>
      </w:r>
    </w:p>
    <w:p w14:paraId="0A65D741" w14:textId="77777777" w:rsidR="00305326" w:rsidRDefault="00305326">
      <w:pPr>
        <w:pStyle w:val="33"/>
        <w:rPr>
          <w:rFonts w:asciiTheme="minorHAnsi" w:hAnsiTheme="minorHAnsi" w:cstheme="minorBidi"/>
          <w:noProof/>
          <w:kern w:val="2"/>
          <w:sz w:val="21"/>
          <w:szCs w:val="22"/>
          <w:lang w:val="en-US" w:eastAsia="zh-CN"/>
        </w:rPr>
      </w:pPr>
      <w:r>
        <w:rPr>
          <w:noProof/>
        </w:rPr>
        <w:t>5.64.1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_Toc136288581 \h </w:instrText>
      </w:r>
      <w:r>
        <w:rPr>
          <w:noProof/>
        </w:rPr>
      </w:r>
      <w:r>
        <w:rPr>
          <w:noProof/>
        </w:rPr>
        <w:fldChar w:fldCharType="separate"/>
      </w:r>
      <w:r>
        <w:rPr>
          <w:noProof/>
        </w:rPr>
        <w:t>131</w:t>
      </w:r>
      <w:r>
        <w:rPr>
          <w:noProof/>
        </w:rPr>
        <w:fldChar w:fldCharType="end"/>
      </w:r>
    </w:p>
    <w:p w14:paraId="7FFF9B98" w14:textId="77777777" w:rsidR="00305326" w:rsidRDefault="00305326">
      <w:pPr>
        <w:pStyle w:val="42"/>
        <w:rPr>
          <w:rFonts w:asciiTheme="minorHAnsi" w:hAnsiTheme="minorHAnsi" w:cstheme="minorBidi"/>
          <w:noProof/>
          <w:kern w:val="2"/>
          <w:sz w:val="21"/>
          <w:szCs w:val="22"/>
          <w:lang w:val="en-US" w:eastAsia="zh-CN"/>
        </w:rPr>
      </w:pPr>
      <w:r>
        <w:rPr>
          <w:noProof/>
        </w:rPr>
        <w:t>5.64.1.1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_Toc136288582 \h </w:instrText>
      </w:r>
      <w:r>
        <w:rPr>
          <w:noProof/>
        </w:rPr>
      </w:r>
      <w:r>
        <w:rPr>
          <w:noProof/>
        </w:rPr>
        <w:fldChar w:fldCharType="separate"/>
      </w:r>
      <w:r>
        <w:rPr>
          <w:noProof/>
        </w:rPr>
        <w:t>131</w:t>
      </w:r>
      <w:r>
        <w:rPr>
          <w:noProof/>
        </w:rPr>
        <w:fldChar w:fldCharType="end"/>
      </w:r>
    </w:p>
    <w:p w14:paraId="0C012543" w14:textId="77777777" w:rsidR="00305326" w:rsidRDefault="00305326">
      <w:pPr>
        <w:pStyle w:val="42"/>
        <w:rPr>
          <w:rFonts w:asciiTheme="minorHAnsi" w:hAnsiTheme="minorHAnsi" w:cstheme="minorBidi"/>
          <w:noProof/>
          <w:kern w:val="2"/>
          <w:sz w:val="21"/>
          <w:szCs w:val="22"/>
          <w:lang w:val="en-US" w:eastAsia="zh-CN"/>
        </w:rPr>
      </w:pPr>
      <w:r>
        <w:rPr>
          <w:noProof/>
        </w:rPr>
        <w:t>5.64.1.2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_Toc136288583 \h </w:instrText>
      </w:r>
      <w:r>
        <w:rPr>
          <w:noProof/>
        </w:rPr>
      </w:r>
      <w:r>
        <w:rPr>
          <w:noProof/>
        </w:rPr>
        <w:fldChar w:fldCharType="separate"/>
      </w:r>
      <w:r>
        <w:rPr>
          <w:noProof/>
        </w:rPr>
        <w:t>131</w:t>
      </w:r>
      <w:r>
        <w:rPr>
          <w:noProof/>
        </w:rPr>
        <w:fldChar w:fldCharType="end"/>
      </w:r>
    </w:p>
    <w:p w14:paraId="22FF2560" w14:textId="77777777" w:rsidR="00305326" w:rsidRDefault="00305326">
      <w:pPr>
        <w:pStyle w:val="42"/>
        <w:rPr>
          <w:rFonts w:asciiTheme="minorHAnsi" w:hAnsiTheme="minorHAnsi" w:cstheme="minorBidi"/>
          <w:noProof/>
          <w:kern w:val="2"/>
          <w:sz w:val="21"/>
          <w:szCs w:val="22"/>
          <w:lang w:val="en-US" w:eastAsia="zh-CN"/>
        </w:rPr>
      </w:pPr>
      <w:r>
        <w:rPr>
          <w:noProof/>
        </w:rPr>
        <w:t>5.64.1.3</w:t>
      </w:r>
      <w:r>
        <w:rPr>
          <w:rFonts w:asciiTheme="minorHAnsi" w:hAnsiTheme="minorHAnsi" w:cstheme="minorBidi"/>
          <w:noProof/>
          <w:kern w:val="2"/>
          <w:sz w:val="21"/>
          <w:szCs w:val="22"/>
          <w:lang w:val="en-US" w:eastAsia="zh-CN"/>
        </w:rPr>
        <w:tab/>
      </w:r>
      <w:r>
        <w:rPr>
          <w:noProof/>
        </w:rPr>
        <w:t>∆T</w:t>
      </w:r>
      <w:r w:rsidRPr="00BA6DE6">
        <w:rPr>
          <w:noProof/>
          <w:vertAlign w:val="subscript"/>
        </w:rPr>
        <w:t>IB,c</w:t>
      </w:r>
      <w:r>
        <w:rPr>
          <w:noProof/>
        </w:rPr>
        <w:t xml:space="preserve"> and ∆R</w:t>
      </w:r>
      <w:r w:rsidRPr="00BA6DE6">
        <w:rPr>
          <w:noProof/>
          <w:vertAlign w:val="subscript"/>
        </w:rPr>
        <w:t>IB,c</w:t>
      </w:r>
      <w:r>
        <w:rPr>
          <w:noProof/>
        </w:rPr>
        <w:t xml:space="preserve"> values</w:t>
      </w:r>
      <w:r>
        <w:rPr>
          <w:noProof/>
        </w:rPr>
        <w:tab/>
      </w:r>
      <w:r>
        <w:rPr>
          <w:noProof/>
        </w:rPr>
        <w:fldChar w:fldCharType="begin"/>
      </w:r>
      <w:r>
        <w:rPr>
          <w:noProof/>
        </w:rPr>
        <w:instrText xml:space="preserve"> PAGEREF _Toc136288584 \h </w:instrText>
      </w:r>
      <w:r>
        <w:rPr>
          <w:noProof/>
        </w:rPr>
      </w:r>
      <w:r>
        <w:rPr>
          <w:noProof/>
        </w:rPr>
        <w:fldChar w:fldCharType="separate"/>
      </w:r>
      <w:r>
        <w:rPr>
          <w:noProof/>
        </w:rPr>
        <w:t>132</w:t>
      </w:r>
      <w:r>
        <w:rPr>
          <w:noProof/>
        </w:rPr>
        <w:fldChar w:fldCharType="end"/>
      </w:r>
    </w:p>
    <w:p w14:paraId="3149A9E5" w14:textId="77777777" w:rsidR="00305326" w:rsidRDefault="00305326">
      <w:pPr>
        <w:pStyle w:val="33"/>
        <w:rPr>
          <w:rFonts w:asciiTheme="minorHAnsi" w:hAnsiTheme="minorHAnsi" w:cstheme="minorBidi"/>
          <w:noProof/>
          <w:kern w:val="2"/>
          <w:sz w:val="21"/>
          <w:szCs w:val="22"/>
          <w:lang w:val="en-US" w:eastAsia="zh-CN"/>
        </w:rPr>
      </w:pPr>
      <w:r>
        <w:rPr>
          <w:noProof/>
        </w:rPr>
        <w:t>5.64.2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_Toc136288585 \h </w:instrText>
      </w:r>
      <w:r>
        <w:rPr>
          <w:noProof/>
        </w:rPr>
      </w:r>
      <w:r>
        <w:rPr>
          <w:noProof/>
        </w:rPr>
        <w:fldChar w:fldCharType="separate"/>
      </w:r>
      <w:r>
        <w:rPr>
          <w:noProof/>
        </w:rPr>
        <w:t>132</w:t>
      </w:r>
      <w:r>
        <w:rPr>
          <w:noProof/>
        </w:rPr>
        <w:fldChar w:fldCharType="end"/>
      </w:r>
    </w:p>
    <w:p w14:paraId="72077DBF" w14:textId="77777777" w:rsidR="00305326" w:rsidRDefault="00305326">
      <w:pPr>
        <w:pStyle w:val="42"/>
        <w:rPr>
          <w:rFonts w:asciiTheme="minorHAnsi" w:hAnsiTheme="minorHAnsi" w:cstheme="minorBidi"/>
          <w:noProof/>
          <w:kern w:val="2"/>
          <w:sz w:val="21"/>
          <w:szCs w:val="22"/>
          <w:lang w:val="en-US" w:eastAsia="zh-CN"/>
        </w:rPr>
      </w:pPr>
      <w:r>
        <w:rPr>
          <w:noProof/>
        </w:rPr>
        <w:t>5.64.2.1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_Toc136288586 \h </w:instrText>
      </w:r>
      <w:r>
        <w:rPr>
          <w:noProof/>
        </w:rPr>
      </w:r>
      <w:r>
        <w:rPr>
          <w:noProof/>
        </w:rPr>
        <w:fldChar w:fldCharType="separate"/>
      </w:r>
      <w:r>
        <w:rPr>
          <w:noProof/>
        </w:rPr>
        <w:t>132</w:t>
      </w:r>
      <w:r>
        <w:rPr>
          <w:noProof/>
        </w:rPr>
        <w:fldChar w:fldCharType="end"/>
      </w:r>
    </w:p>
    <w:p w14:paraId="246FF423" w14:textId="77777777" w:rsidR="00305326" w:rsidRDefault="00305326">
      <w:pPr>
        <w:pStyle w:val="42"/>
        <w:rPr>
          <w:rFonts w:asciiTheme="minorHAnsi" w:hAnsiTheme="minorHAnsi" w:cstheme="minorBidi"/>
          <w:noProof/>
          <w:kern w:val="2"/>
          <w:sz w:val="21"/>
          <w:szCs w:val="22"/>
          <w:lang w:val="en-US" w:eastAsia="zh-CN"/>
        </w:rPr>
      </w:pPr>
      <w:r>
        <w:rPr>
          <w:noProof/>
        </w:rPr>
        <w:t>5.64.2.2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_Toc136288587 \h </w:instrText>
      </w:r>
      <w:r>
        <w:rPr>
          <w:noProof/>
        </w:rPr>
      </w:r>
      <w:r>
        <w:rPr>
          <w:noProof/>
        </w:rPr>
        <w:fldChar w:fldCharType="separate"/>
      </w:r>
      <w:r>
        <w:rPr>
          <w:noProof/>
        </w:rPr>
        <w:t>132</w:t>
      </w:r>
      <w:r>
        <w:rPr>
          <w:noProof/>
        </w:rPr>
        <w:fldChar w:fldCharType="end"/>
      </w:r>
    </w:p>
    <w:p w14:paraId="75F59DFB" w14:textId="77777777" w:rsidR="00305326" w:rsidRDefault="00305326">
      <w:pPr>
        <w:pStyle w:val="22"/>
        <w:rPr>
          <w:rFonts w:asciiTheme="minorHAnsi" w:hAnsiTheme="minorHAnsi" w:cstheme="minorBidi"/>
          <w:noProof/>
          <w:kern w:val="2"/>
          <w:sz w:val="21"/>
          <w:szCs w:val="22"/>
          <w:lang w:val="en-US" w:eastAsia="zh-CN"/>
        </w:rPr>
      </w:pPr>
      <w:r>
        <w:rPr>
          <w:noProof/>
        </w:rPr>
        <w:t>5.65</w:t>
      </w:r>
      <w:r>
        <w:rPr>
          <w:rFonts w:asciiTheme="minorHAnsi" w:hAnsiTheme="minorHAnsi" w:cstheme="minorBidi"/>
          <w:noProof/>
          <w:kern w:val="2"/>
          <w:sz w:val="21"/>
          <w:szCs w:val="22"/>
          <w:lang w:val="en-US" w:eastAsia="zh-CN"/>
        </w:rPr>
        <w:tab/>
      </w:r>
      <w:r>
        <w:rPr>
          <w:noProof/>
        </w:rPr>
        <w:t>CA_n2-n5-n41</w:t>
      </w:r>
      <w:r>
        <w:rPr>
          <w:noProof/>
        </w:rPr>
        <w:tab/>
      </w:r>
      <w:r>
        <w:rPr>
          <w:noProof/>
        </w:rPr>
        <w:fldChar w:fldCharType="begin"/>
      </w:r>
      <w:r>
        <w:rPr>
          <w:noProof/>
        </w:rPr>
        <w:instrText xml:space="preserve"> PAGEREF _Toc136288588 \h </w:instrText>
      </w:r>
      <w:r>
        <w:rPr>
          <w:noProof/>
        </w:rPr>
      </w:r>
      <w:r>
        <w:rPr>
          <w:noProof/>
        </w:rPr>
        <w:fldChar w:fldCharType="separate"/>
      </w:r>
      <w:r>
        <w:rPr>
          <w:noProof/>
        </w:rPr>
        <w:t>133</w:t>
      </w:r>
      <w:r>
        <w:rPr>
          <w:noProof/>
        </w:rPr>
        <w:fldChar w:fldCharType="end"/>
      </w:r>
    </w:p>
    <w:p w14:paraId="6ABA9A05" w14:textId="77777777" w:rsidR="00305326" w:rsidRDefault="00305326">
      <w:pPr>
        <w:pStyle w:val="33"/>
        <w:rPr>
          <w:rFonts w:asciiTheme="minorHAnsi" w:hAnsiTheme="minorHAnsi" w:cstheme="minorBidi"/>
          <w:noProof/>
          <w:kern w:val="2"/>
          <w:sz w:val="21"/>
          <w:szCs w:val="22"/>
          <w:lang w:val="en-US" w:eastAsia="zh-CN"/>
        </w:rPr>
      </w:pPr>
      <w:r>
        <w:rPr>
          <w:noProof/>
        </w:rPr>
        <w:t>5.65.1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_Toc136288589 \h </w:instrText>
      </w:r>
      <w:r>
        <w:rPr>
          <w:noProof/>
        </w:rPr>
      </w:r>
      <w:r>
        <w:rPr>
          <w:noProof/>
        </w:rPr>
        <w:fldChar w:fldCharType="separate"/>
      </w:r>
      <w:r>
        <w:rPr>
          <w:noProof/>
        </w:rPr>
        <w:t>133</w:t>
      </w:r>
      <w:r>
        <w:rPr>
          <w:noProof/>
        </w:rPr>
        <w:fldChar w:fldCharType="end"/>
      </w:r>
    </w:p>
    <w:p w14:paraId="13B3AB21" w14:textId="77777777" w:rsidR="00305326" w:rsidRDefault="00305326">
      <w:pPr>
        <w:pStyle w:val="42"/>
        <w:rPr>
          <w:rFonts w:asciiTheme="minorHAnsi" w:hAnsiTheme="minorHAnsi" w:cstheme="minorBidi"/>
          <w:noProof/>
          <w:kern w:val="2"/>
          <w:sz w:val="21"/>
          <w:szCs w:val="22"/>
          <w:lang w:val="en-US" w:eastAsia="zh-CN"/>
        </w:rPr>
      </w:pPr>
      <w:r>
        <w:rPr>
          <w:noProof/>
        </w:rPr>
        <w:t>5.65.1.1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_Toc136288590 \h </w:instrText>
      </w:r>
      <w:r>
        <w:rPr>
          <w:noProof/>
        </w:rPr>
      </w:r>
      <w:r>
        <w:rPr>
          <w:noProof/>
        </w:rPr>
        <w:fldChar w:fldCharType="separate"/>
      </w:r>
      <w:r>
        <w:rPr>
          <w:noProof/>
        </w:rPr>
        <w:t>133</w:t>
      </w:r>
      <w:r>
        <w:rPr>
          <w:noProof/>
        </w:rPr>
        <w:fldChar w:fldCharType="end"/>
      </w:r>
    </w:p>
    <w:p w14:paraId="6EB8C762" w14:textId="77777777" w:rsidR="00305326" w:rsidRDefault="00305326">
      <w:pPr>
        <w:pStyle w:val="42"/>
        <w:rPr>
          <w:rFonts w:asciiTheme="minorHAnsi" w:hAnsiTheme="minorHAnsi" w:cstheme="minorBidi"/>
          <w:noProof/>
          <w:kern w:val="2"/>
          <w:sz w:val="21"/>
          <w:szCs w:val="22"/>
          <w:lang w:val="en-US" w:eastAsia="zh-CN"/>
        </w:rPr>
      </w:pPr>
      <w:r>
        <w:rPr>
          <w:noProof/>
        </w:rPr>
        <w:t>5.65.1.2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_Toc136288591 \h </w:instrText>
      </w:r>
      <w:r>
        <w:rPr>
          <w:noProof/>
        </w:rPr>
      </w:r>
      <w:r>
        <w:rPr>
          <w:noProof/>
        </w:rPr>
        <w:fldChar w:fldCharType="separate"/>
      </w:r>
      <w:r>
        <w:rPr>
          <w:noProof/>
        </w:rPr>
        <w:t>133</w:t>
      </w:r>
      <w:r>
        <w:rPr>
          <w:noProof/>
        </w:rPr>
        <w:fldChar w:fldCharType="end"/>
      </w:r>
    </w:p>
    <w:p w14:paraId="41C5F5DC" w14:textId="77777777" w:rsidR="00305326" w:rsidRDefault="00305326">
      <w:pPr>
        <w:pStyle w:val="42"/>
        <w:rPr>
          <w:rFonts w:asciiTheme="minorHAnsi" w:hAnsiTheme="minorHAnsi" w:cstheme="minorBidi"/>
          <w:noProof/>
          <w:kern w:val="2"/>
          <w:sz w:val="21"/>
          <w:szCs w:val="22"/>
          <w:lang w:val="en-US" w:eastAsia="zh-CN"/>
        </w:rPr>
      </w:pPr>
      <w:r>
        <w:rPr>
          <w:noProof/>
        </w:rPr>
        <w:t>5.65.1.3</w:t>
      </w:r>
      <w:r>
        <w:rPr>
          <w:rFonts w:asciiTheme="minorHAnsi" w:hAnsiTheme="minorHAnsi" w:cstheme="minorBidi"/>
          <w:noProof/>
          <w:kern w:val="2"/>
          <w:sz w:val="21"/>
          <w:szCs w:val="22"/>
          <w:lang w:val="en-US" w:eastAsia="zh-CN"/>
        </w:rPr>
        <w:tab/>
      </w:r>
      <w:r>
        <w:rPr>
          <w:noProof/>
        </w:rPr>
        <w:t>∆T</w:t>
      </w:r>
      <w:r w:rsidRPr="00BA6DE6">
        <w:rPr>
          <w:noProof/>
          <w:vertAlign w:val="subscript"/>
        </w:rPr>
        <w:t>IB,c</w:t>
      </w:r>
      <w:r>
        <w:rPr>
          <w:noProof/>
        </w:rPr>
        <w:t xml:space="preserve"> and ∆R</w:t>
      </w:r>
      <w:r w:rsidRPr="00BA6DE6">
        <w:rPr>
          <w:noProof/>
          <w:vertAlign w:val="subscript"/>
        </w:rPr>
        <w:t>IB,c</w:t>
      </w:r>
      <w:r>
        <w:rPr>
          <w:noProof/>
        </w:rPr>
        <w:t xml:space="preserve"> values</w:t>
      </w:r>
      <w:r>
        <w:rPr>
          <w:noProof/>
        </w:rPr>
        <w:tab/>
      </w:r>
      <w:r>
        <w:rPr>
          <w:noProof/>
        </w:rPr>
        <w:fldChar w:fldCharType="begin"/>
      </w:r>
      <w:r>
        <w:rPr>
          <w:noProof/>
        </w:rPr>
        <w:instrText xml:space="preserve"> PAGEREF _Toc136288592 \h </w:instrText>
      </w:r>
      <w:r>
        <w:rPr>
          <w:noProof/>
        </w:rPr>
      </w:r>
      <w:r>
        <w:rPr>
          <w:noProof/>
        </w:rPr>
        <w:fldChar w:fldCharType="separate"/>
      </w:r>
      <w:r>
        <w:rPr>
          <w:noProof/>
        </w:rPr>
        <w:t>134</w:t>
      </w:r>
      <w:r>
        <w:rPr>
          <w:noProof/>
        </w:rPr>
        <w:fldChar w:fldCharType="end"/>
      </w:r>
    </w:p>
    <w:p w14:paraId="6275CB1E" w14:textId="77777777" w:rsidR="00305326" w:rsidRDefault="00305326">
      <w:pPr>
        <w:pStyle w:val="33"/>
        <w:rPr>
          <w:rFonts w:asciiTheme="minorHAnsi" w:hAnsiTheme="minorHAnsi" w:cstheme="minorBidi"/>
          <w:noProof/>
          <w:kern w:val="2"/>
          <w:sz w:val="21"/>
          <w:szCs w:val="22"/>
          <w:lang w:val="en-US" w:eastAsia="zh-CN"/>
        </w:rPr>
      </w:pPr>
      <w:r>
        <w:rPr>
          <w:noProof/>
        </w:rPr>
        <w:t>5.65.2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_Toc136288593 \h </w:instrText>
      </w:r>
      <w:r>
        <w:rPr>
          <w:noProof/>
        </w:rPr>
      </w:r>
      <w:r>
        <w:rPr>
          <w:noProof/>
        </w:rPr>
        <w:fldChar w:fldCharType="separate"/>
      </w:r>
      <w:r>
        <w:rPr>
          <w:noProof/>
        </w:rPr>
        <w:t>134</w:t>
      </w:r>
      <w:r>
        <w:rPr>
          <w:noProof/>
        </w:rPr>
        <w:fldChar w:fldCharType="end"/>
      </w:r>
    </w:p>
    <w:p w14:paraId="5BFE21B4" w14:textId="77777777" w:rsidR="00305326" w:rsidRDefault="00305326">
      <w:pPr>
        <w:pStyle w:val="42"/>
        <w:rPr>
          <w:rFonts w:asciiTheme="minorHAnsi" w:hAnsiTheme="minorHAnsi" w:cstheme="minorBidi"/>
          <w:noProof/>
          <w:kern w:val="2"/>
          <w:sz w:val="21"/>
          <w:szCs w:val="22"/>
          <w:lang w:val="en-US" w:eastAsia="zh-CN"/>
        </w:rPr>
      </w:pPr>
      <w:r>
        <w:rPr>
          <w:noProof/>
        </w:rPr>
        <w:t>5.65.2.1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_Toc136288594 \h </w:instrText>
      </w:r>
      <w:r>
        <w:rPr>
          <w:noProof/>
        </w:rPr>
      </w:r>
      <w:r>
        <w:rPr>
          <w:noProof/>
        </w:rPr>
        <w:fldChar w:fldCharType="separate"/>
      </w:r>
      <w:r>
        <w:rPr>
          <w:noProof/>
        </w:rPr>
        <w:t>134</w:t>
      </w:r>
      <w:r>
        <w:rPr>
          <w:noProof/>
        </w:rPr>
        <w:fldChar w:fldCharType="end"/>
      </w:r>
    </w:p>
    <w:p w14:paraId="3F5FCE22" w14:textId="77777777" w:rsidR="00305326" w:rsidRDefault="00305326">
      <w:pPr>
        <w:pStyle w:val="42"/>
        <w:rPr>
          <w:rFonts w:asciiTheme="minorHAnsi" w:hAnsiTheme="minorHAnsi" w:cstheme="minorBidi"/>
          <w:noProof/>
          <w:kern w:val="2"/>
          <w:sz w:val="21"/>
          <w:szCs w:val="22"/>
          <w:lang w:val="en-US" w:eastAsia="zh-CN"/>
        </w:rPr>
      </w:pPr>
      <w:r>
        <w:rPr>
          <w:noProof/>
        </w:rPr>
        <w:t>5.65.2.2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_Toc136288595 \h </w:instrText>
      </w:r>
      <w:r>
        <w:rPr>
          <w:noProof/>
        </w:rPr>
      </w:r>
      <w:r>
        <w:rPr>
          <w:noProof/>
        </w:rPr>
        <w:fldChar w:fldCharType="separate"/>
      </w:r>
      <w:r>
        <w:rPr>
          <w:noProof/>
        </w:rPr>
        <w:t>134</w:t>
      </w:r>
      <w:r>
        <w:rPr>
          <w:noProof/>
        </w:rPr>
        <w:fldChar w:fldCharType="end"/>
      </w:r>
    </w:p>
    <w:p w14:paraId="5973BCBA" w14:textId="77777777" w:rsidR="00305326" w:rsidRDefault="00305326">
      <w:pPr>
        <w:pStyle w:val="10"/>
        <w:rPr>
          <w:rFonts w:asciiTheme="minorHAnsi" w:hAnsiTheme="minorHAnsi" w:cstheme="minorBidi"/>
          <w:noProof/>
          <w:kern w:val="2"/>
          <w:sz w:val="21"/>
          <w:szCs w:val="22"/>
          <w:lang w:val="en-US" w:eastAsia="zh-CN"/>
        </w:rPr>
      </w:pPr>
      <w:r>
        <w:rPr>
          <w:noProof/>
        </w:rPr>
        <w:t>6</w:t>
      </w:r>
      <w:r>
        <w:rPr>
          <w:rFonts w:asciiTheme="minorHAnsi" w:hAnsiTheme="minorHAnsi" w:cstheme="minorBidi"/>
          <w:noProof/>
          <w:kern w:val="2"/>
          <w:sz w:val="21"/>
          <w:szCs w:val="22"/>
          <w:lang w:val="en-US" w:eastAsia="zh-CN"/>
        </w:rPr>
        <w:tab/>
      </w:r>
      <w:r w:rsidRPr="00BA6DE6">
        <w:rPr>
          <w:rFonts w:cs="Arial"/>
          <w:noProof/>
          <w:lang w:eastAsia="zh-CN"/>
        </w:rPr>
        <w:t>Dual Connectivity</w:t>
      </w:r>
      <w:r w:rsidRPr="00BA6DE6">
        <w:rPr>
          <w:rFonts w:cs="Arial"/>
          <w:noProof/>
        </w:rPr>
        <w:t>: Specific Band Combination Part</w:t>
      </w:r>
      <w:r>
        <w:rPr>
          <w:noProof/>
        </w:rPr>
        <w:tab/>
      </w:r>
      <w:r>
        <w:rPr>
          <w:noProof/>
        </w:rPr>
        <w:fldChar w:fldCharType="begin"/>
      </w:r>
      <w:r>
        <w:rPr>
          <w:noProof/>
        </w:rPr>
        <w:instrText xml:space="preserve"> PAGEREF _Toc136288596 \h </w:instrText>
      </w:r>
      <w:r>
        <w:rPr>
          <w:noProof/>
        </w:rPr>
      </w:r>
      <w:r>
        <w:rPr>
          <w:noProof/>
        </w:rPr>
        <w:fldChar w:fldCharType="separate"/>
      </w:r>
      <w:r>
        <w:rPr>
          <w:noProof/>
        </w:rPr>
        <w:t>135</w:t>
      </w:r>
      <w:r>
        <w:rPr>
          <w:noProof/>
        </w:rPr>
        <w:fldChar w:fldCharType="end"/>
      </w:r>
    </w:p>
    <w:p w14:paraId="481C0542" w14:textId="77777777" w:rsidR="00305326" w:rsidRDefault="00305326">
      <w:pPr>
        <w:pStyle w:val="22"/>
        <w:rPr>
          <w:rFonts w:asciiTheme="minorHAnsi" w:hAnsiTheme="minorHAnsi" w:cstheme="minorBidi"/>
          <w:noProof/>
          <w:kern w:val="2"/>
          <w:sz w:val="21"/>
          <w:szCs w:val="22"/>
          <w:lang w:val="en-US" w:eastAsia="zh-CN"/>
        </w:rPr>
      </w:pPr>
      <w:r>
        <w:rPr>
          <w:noProof/>
        </w:rPr>
        <w:t>6.</w:t>
      </w:r>
      <w:r>
        <w:rPr>
          <w:noProof/>
          <w:lang w:eastAsia="zh-CN"/>
        </w:rPr>
        <w:t>x</w:t>
      </w:r>
      <w:r>
        <w:rPr>
          <w:rFonts w:asciiTheme="minorHAnsi" w:hAnsiTheme="minorHAnsi" w:cstheme="minorBidi"/>
          <w:noProof/>
          <w:kern w:val="2"/>
          <w:sz w:val="21"/>
          <w:szCs w:val="22"/>
          <w:lang w:val="en-US" w:eastAsia="zh-CN"/>
        </w:rPr>
        <w:tab/>
      </w:r>
      <w:r>
        <w:rPr>
          <w:noProof/>
        </w:rPr>
        <w:t>DC_nX-nY-nZ</w:t>
      </w:r>
      <w:r>
        <w:rPr>
          <w:noProof/>
        </w:rPr>
        <w:tab/>
      </w:r>
      <w:r>
        <w:rPr>
          <w:noProof/>
        </w:rPr>
        <w:fldChar w:fldCharType="begin"/>
      </w:r>
      <w:r>
        <w:rPr>
          <w:noProof/>
        </w:rPr>
        <w:instrText xml:space="preserve"> PAGEREF _Toc136288597 \h </w:instrText>
      </w:r>
      <w:r>
        <w:rPr>
          <w:noProof/>
        </w:rPr>
      </w:r>
      <w:r>
        <w:rPr>
          <w:noProof/>
        </w:rPr>
        <w:fldChar w:fldCharType="separate"/>
      </w:r>
      <w:r>
        <w:rPr>
          <w:noProof/>
        </w:rPr>
        <w:t>135</w:t>
      </w:r>
      <w:r>
        <w:rPr>
          <w:noProof/>
        </w:rPr>
        <w:fldChar w:fldCharType="end"/>
      </w:r>
    </w:p>
    <w:p w14:paraId="76029F12" w14:textId="77777777" w:rsidR="00305326" w:rsidRDefault="00305326">
      <w:pPr>
        <w:pStyle w:val="33"/>
        <w:rPr>
          <w:rFonts w:asciiTheme="minorHAnsi" w:hAnsiTheme="minorHAnsi" w:cstheme="minorBidi"/>
          <w:noProof/>
          <w:kern w:val="2"/>
          <w:sz w:val="21"/>
          <w:szCs w:val="22"/>
          <w:lang w:val="en-US" w:eastAsia="zh-CN"/>
        </w:rPr>
      </w:pPr>
      <w:r>
        <w:rPr>
          <w:noProof/>
        </w:rPr>
        <w:t>6.x.1</w:t>
      </w:r>
      <w:r>
        <w:rPr>
          <w:rFonts w:asciiTheme="minorHAnsi" w:hAnsiTheme="minorHAnsi" w:cstheme="minorBidi"/>
          <w:noProof/>
          <w:kern w:val="2"/>
          <w:sz w:val="21"/>
          <w:szCs w:val="22"/>
          <w:lang w:val="en-US" w:eastAsia="zh-CN"/>
        </w:rPr>
        <w:tab/>
      </w:r>
      <w:r w:rsidRPr="00BA6DE6">
        <w:rPr>
          <w:rFonts w:cs="Arial"/>
          <w:noProof/>
          <w:lang w:eastAsia="zh-CN"/>
        </w:rPr>
        <w:t>Configurations for DC_</w:t>
      </w:r>
      <w:r w:rsidRPr="00BA6DE6">
        <w:rPr>
          <w:rFonts w:cs="Arial"/>
          <w:noProof/>
          <w:lang w:val="en-US" w:eastAsia="zh-CN"/>
        </w:rPr>
        <w:t>nX-nY-nZ</w:t>
      </w:r>
      <w:r>
        <w:rPr>
          <w:noProof/>
        </w:rPr>
        <w:tab/>
      </w:r>
      <w:r>
        <w:rPr>
          <w:noProof/>
        </w:rPr>
        <w:fldChar w:fldCharType="begin"/>
      </w:r>
      <w:r>
        <w:rPr>
          <w:noProof/>
        </w:rPr>
        <w:instrText xml:space="preserve"> PAGEREF _Toc136288598 \h </w:instrText>
      </w:r>
      <w:r>
        <w:rPr>
          <w:noProof/>
        </w:rPr>
      </w:r>
      <w:r>
        <w:rPr>
          <w:noProof/>
        </w:rPr>
        <w:fldChar w:fldCharType="separate"/>
      </w:r>
      <w:r>
        <w:rPr>
          <w:noProof/>
        </w:rPr>
        <w:t>135</w:t>
      </w:r>
      <w:r>
        <w:rPr>
          <w:noProof/>
        </w:rPr>
        <w:fldChar w:fldCharType="end"/>
      </w:r>
    </w:p>
    <w:p w14:paraId="5D9D7D88" w14:textId="77777777" w:rsidR="00305326" w:rsidRDefault="00305326">
      <w:pPr>
        <w:pStyle w:val="22"/>
        <w:rPr>
          <w:rFonts w:asciiTheme="minorHAnsi" w:hAnsiTheme="minorHAnsi" w:cstheme="minorBidi"/>
          <w:noProof/>
          <w:kern w:val="2"/>
          <w:sz w:val="21"/>
          <w:szCs w:val="22"/>
          <w:lang w:val="en-US" w:eastAsia="zh-CN"/>
        </w:rPr>
      </w:pPr>
      <w:r>
        <w:rPr>
          <w:noProof/>
        </w:rPr>
        <w:t>6.</w:t>
      </w:r>
      <w:r>
        <w:rPr>
          <w:noProof/>
          <w:lang w:eastAsia="zh-CN"/>
        </w:rPr>
        <w:t>1</w:t>
      </w:r>
      <w:r>
        <w:rPr>
          <w:rFonts w:asciiTheme="minorHAnsi" w:hAnsiTheme="minorHAnsi" w:cstheme="minorBidi"/>
          <w:noProof/>
          <w:kern w:val="2"/>
          <w:sz w:val="21"/>
          <w:szCs w:val="22"/>
          <w:lang w:val="en-US" w:eastAsia="zh-CN"/>
        </w:rPr>
        <w:tab/>
      </w:r>
      <w:r>
        <w:rPr>
          <w:noProof/>
        </w:rPr>
        <w:t>DC_n3-n67-n78</w:t>
      </w:r>
      <w:r>
        <w:rPr>
          <w:noProof/>
        </w:rPr>
        <w:tab/>
      </w:r>
      <w:r>
        <w:rPr>
          <w:noProof/>
        </w:rPr>
        <w:fldChar w:fldCharType="begin"/>
      </w:r>
      <w:r>
        <w:rPr>
          <w:noProof/>
        </w:rPr>
        <w:instrText xml:space="preserve"> PAGEREF _Toc136288599 \h </w:instrText>
      </w:r>
      <w:r>
        <w:rPr>
          <w:noProof/>
        </w:rPr>
      </w:r>
      <w:r>
        <w:rPr>
          <w:noProof/>
        </w:rPr>
        <w:fldChar w:fldCharType="separate"/>
      </w:r>
      <w:r>
        <w:rPr>
          <w:noProof/>
        </w:rPr>
        <w:t>135</w:t>
      </w:r>
      <w:r>
        <w:rPr>
          <w:noProof/>
        </w:rPr>
        <w:fldChar w:fldCharType="end"/>
      </w:r>
    </w:p>
    <w:p w14:paraId="7DE5BE51" w14:textId="77777777" w:rsidR="00305326" w:rsidRDefault="00305326">
      <w:pPr>
        <w:pStyle w:val="33"/>
        <w:rPr>
          <w:rFonts w:asciiTheme="minorHAnsi" w:hAnsiTheme="minorHAnsi" w:cstheme="minorBidi"/>
          <w:noProof/>
          <w:kern w:val="2"/>
          <w:sz w:val="21"/>
          <w:szCs w:val="22"/>
          <w:lang w:val="en-US" w:eastAsia="zh-CN"/>
        </w:rPr>
      </w:pPr>
      <w:r>
        <w:rPr>
          <w:noProof/>
        </w:rPr>
        <w:t>6.1.1</w:t>
      </w:r>
      <w:r>
        <w:rPr>
          <w:rFonts w:asciiTheme="minorHAnsi" w:hAnsiTheme="minorHAnsi" w:cstheme="minorBidi"/>
          <w:noProof/>
          <w:kern w:val="2"/>
          <w:sz w:val="21"/>
          <w:szCs w:val="22"/>
          <w:lang w:val="en-US" w:eastAsia="zh-CN"/>
        </w:rPr>
        <w:tab/>
      </w:r>
      <w:r w:rsidRPr="00BA6DE6">
        <w:rPr>
          <w:rFonts w:cs="Arial"/>
          <w:noProof/>
          <w:lang w:eastAsia="zh-CN"/>
        </w:rPr>
        <w:t>Configurations for DC_</w:t>
      </w:r>
      <w:r w:rsidRPr="00BA6DE6">
        <w:rPr>
          <w:rFonts w:cs="Arial"/>
          <w:noProof/>
          <w:lang w:val="en-US" w:eastAsia="zh-CN"/>
        </w:rPr>
        <w:t>n3-n67-n78</w:t>
      </w:r>
      <w:r>
        <w:rPr>
          <w:noProof/>
        </w:rPr>
        <w:tab/>
      </w:r>
      <w:r>
        <w:rPr>
          <w:noProof/>
        </w:rPr>
        <w:fldChar w:fldCharType="begin"/>
      </w:r>
      <w:r>
        <w:rPr>
          <w:noProof/>
        </w:rPr>
        <w:instrText xml:space="preserve"> PAGEREF _Toc136288600 \h </w:instrText>
      </w:r>
      <w:r>
        <w:rPr>
          <w:noProof/>
        </w:rPr>
      </w:r>
      <w:r>
        <w:rPr>
          <w:noProof/>
        </w:rPr>
        <w:fldChar w:fldCharType="separate"/>
      </w:r>
      <w:r>
        <w:rPr>
          <w:noProof/>
        </w:rPr>
        <w:t>135</w:t>
      </w:r>
      <w:r>
        <w:rPr>
          <w:noProof/>
        </w:rPr>
        <w:fldChar w:fldCharType="end"/>
      </w:r>
    </w:p>
    <w:p w14:paraId="71C3298D" w14:textId="77777777" w:rsidR="00305326" w:rsidRDefault="00305326">
      <w:pPr>
        <w:pStyle w:val="22"/>
        <w:rPr>
          <w:rFonts w:asciiTheme="minorHAnsi" w:hAnsiTheme="minorHAnsi" w:cstheme="minorBidi"/>
          <w:noProof/>
          <w:kern w:val="2"/>
          <w:sz w:val="21"/>
          <w:szCs w:val="22"/>
          <w:lang w:val="en-US" w:eastAsia="zh-CN"/>
        </w:rPr>
      </w:pPr>
      <w:r>
        <w:rPr>
          <w:noProof/>
        </w:rPr>
        <w:t>6.</w:t>
      </w:r>
      <w:r>
        <w:rPr>
          <w:noProof/>
          <w:lang w:eastAsia="zh-CN"/>
        </w:rPr>
        <w:t>2</w:t>
      </w:r>
      <w:r>
        <w:rPr>
          <w:rFonts w:asciiTheme="minorHAnsi" w:hAnsiTheme="minorHAnsi" w:cstheme="minorBidi"/>
          <w:noProof/>
          <w:kern w:val="2"/>
          <w:sz w:val="21"/>
          <w:szCs w:val="22"/>
          <w:lang w:val="en-US" w:eastAsia="zh-CN"/>
        </w:rPr>
        <w:tab/>
      </w:r>
      <w:r>
        <w:rPr>
          <w:noProof/>
        </w:rPr>
        <w:t>DC_n3-n7-n67</w:t>
      </w:r>
      <w:r>
        <w:rPr>
          <w:noProof/>
        </w:rPr>
        <w:tab/>
      </w:r>
      <w:r>
        <w:rPr>
          <w:noProof/>
        </w:rPr>
        <w:fldChar w:fldCharType="begin"/>
      </w:r>
      <w:r>
        <w:rPr>
          <w:noProof/>
        </w:rPr>
        <w:instrText xml:space="preserve"> PAGEREF _Toc136288601 \h </w:instrText>
      </w:r>
      <w:r>
        <w:rPr>
          <w:noProof/>
        </w:rPr>
      </w:r>
      <w:r>
        <w:rPr>
          <w:noProof/>
        </w:rPr>
        <w:fldChar w:fldCharType="separate"/>
      </w:r>
      <w:r>
        <w:rPr>
          <w:noProof/>
        </w:rPr>
        <w:t>135</w:t>
      </w:r>
      <w:r>
        <w:rPr>
          <w:noProof/>
        </w:rPr>
        <w:fldChar w:fldCharType="end"/>
      </w:r>
    </w:p>
    <w:p w14:paraId="671DF770" w14:textId="77777777" w:rsidR="00305326" w:rsidRDefault="00305326">
      <w:pPr>
        <w:pStyle w:val="33"/>
        <w:rPr>
          <w:rFonts w:asciiTheme="minorHAnsi" w:hAnsiTheme="minorHAnsi" w:cstheme="minorBidi"/>
          <w:noProof/>
          <w:kern w:val="2"/>
          <w:sz w:val="21"/>
          <w:szCs w:val="22"/>
          <w:lang w:val="en-US" w:eastAsia="zh-CN"/>
        </w:rPr>
      </w:pPr>
      <w:r>
        <w:rPr>
          <w:noProof/>
        </w:rPr>
        <w:t>6.2.1</w:t>
      </w:r>
      <w:r>
        <w:rPr>
          <w:rFonts w:asciiTheme="minorHAnsi" w:hAnsiTheme="minorHAnsi" w:cstheme="minorBidi"/>
          <w:noProof/>
          <w:kern w:val="2"/>
          <w:sz w:val="21"/>
          <w:szCs w:val="22"/>
          <w:lang w:val="en-US" w:eastAsia="zh-CN"/>
        </w:rPr>
        <w:tab/>
      </w:r>
      <w:r w:rsidRPr="00BA6DE6">
        <w:rPr>
          <w:rFonts w:cs="Arial"/>
          <w:noProof/>
          <w:lang w:eastAsia="zh-CN"/>
        </w:rPr>
        <w:t>Configurations for DC_</w:t>
      </w:r>
      <w:r w:rsidRPr="00BA6DE6">
        <w:rPr>
          <w:rFonts w:cs="Arial"/>
          <w:noProof/>
          <w:lang w:val="en-US" w:eastAsia="zh-CN"/>
        </w:rPr>
        <w:t>n3-n7-n67</w:t>
      </w:r>
      <w:r>
        <w:rPr>
          <w:noProof/>
        </w:rPr>
        <w:tab/>
      </w:r>
      <w:r>
        <w:rPr>
          <w:noProof/>
        </w:rPr>
        <w:fldChar w:fldCharType="begin"/>
      </w:r>
      <w:r>
        <w:rPr>
          <w:noProof/>
        </w:rPr>
        <w:instrText xml:space="preserve"> PAGEREF _Toc136288602 \h </w:instrText>
      </w:r>
      <w:r>
        <w:rPr>
          <w:noProof/>
        </w:rPr>
      </w:r>
      <w:r>
        <w:rPr>
          <w:noProof/>
        </w:rPr>
        <w:fldChar w:fldCharType="separate"/>
      </w:r>
      <w:r>
        <w:rPr>
          <w:noProof/>
        </w:rPr>
        <w:t>135</w:t>
      </w:r>
      <w:r>
        <w:rPr>
          <w:noProof/>
        </w:rPr>
        <w:fldChar w:fldCharType="end"/>
      </w:r>
    </w:p>
    <w:p w14:paraId="03AA6F37" w14:textId="77777777" w:rsidR="00305326" w:rsidRDefault="00305326">
      <w:pPr>
        <w:pStyle w:val="22"/>
        <w:rPr>
          <w:rFonts w:asciiTheme="minorHAnsi" w:hAnsiTheme="minorHAnsi" w:cstheme="minorBidi"/>
          <w:noProof/>
          <w:kern w:val="2"/>
          <w:sz w:val="21"/>
          <w:szCs w:val="22"/>
          <w:lang w:val="en-US" w:eastAsia="zh-CN"/>
        </w:rPr>
      </w:pPr>
      <w:r>
        <w:rPr>
          <w:noProof/>
        </w:rPr>
        <w:t>6.3</w:t>
      </w:r>
      <w:r>
        <w:rPr>
          <w:rFonts w:asciiTheme="minorHAnsi" w:hAnsiTheme="minorHAnsi" w:cstheme="minorBidi"/>
          <w:noProof/>
          <w:kern w:val="2"/>
          <w:sz w:val="21"/>
          <w:szCs w:val="22"/>
          <w:lang w:val="en-US" w:eastAsia="zh-CN"/>
        </w:rPr>
        <w:tab/>
      </w:r>
      <w:r>
        <w:rPr>
          <w:noProof/>
        </w:rPr>
        <w:t>DC_n1-n28-n46</w:t>
      </w:r>
      <w:r>
        <w:rPr>
          <w:noProof/>
        </w:rPr>
        <w:tab/>
      </w:r>
      <w:r>
        <w:rPr>
          <w:noProof/>
        </w:rPr>
        <w:fldChar w:fldCharType="begin"/>
      </w:r>
      <w:r>
        <w:rPr>
          <w:noProof/>
        </w:rPr>
        <w:instrText xml:space="preserve"> PAGEREF _Toc136288603 \h </w:instrText>
      </w:r>
      <w:r>
        <w:rPr>
          <w:noProof/>
        </w:rPr>
      </w:r>
      <w:r>
        <w:rPr>
          <w:noProof/>
        </w:rPr>
        <w:fldChar w:fldCharType="separate"/>
      </w:r>
      <w:r>
        <w:rPr>
          <w:noProof/>
        </w:rPr>
        <w:t>135</w:t>
      </w:r>
      <w:r>
        <w:rPr>
          <w:noProof/>
        </w:rPr>
        <w:fldChar w:fldCharType="end"/>
      </w:r>
    </w:p>
    <w:p w14:paraId="3C793732" w14:textId="77777777" w:rsidR="00305326" w:rsidRDefault="00305326">
      <w:pPr>
        <w:pStyle w:val="33"/>
        <w:rPr>
          <w:rFonts w:asciiTheme="minorHAnsi" w:hAnsiTheme="minorHAnsi" w:cstheme="minorBidi"/>
          <w:noProof/>
          <w:kern w:val="2"/>
          <w:sz w:val="21"/>
          <w:szCs w:val="22"/>
          <w:lang w:val="en-US" w:eastAsia="zh-CN"/>
        </w:rPr>
      </w:pPr>
      <w:r>
        <w:rPr>
          <w:noProof/>
        </w:rPr>
        <w:t>6.3.1</w:t>
      </w:r>
      <w:r>
        <w:rPr>
          <w:rFonts w:asciiTheme="minorHAnsi" w:hAnsiTheme="minorHAnsi" w:cstheme="minorBidi"/>
          <w:noProof/>
          <w:kern w:val="2"/>
          <w:sz w:val="21"/>
          <w:szCs w:val="22"/>
          <w:lang w:val="en-US" w:eastAsia="zh-CN"/>
        </w:rPr>
        <w:tab/>
      </w:r>
      <w:r>
        <w:rPr>
          <w:noProof/>
        </w:rPr>
        <w:t>Configurations for DC_n1-n28-n46</w:t>
      </w:r>
      <w:r>
        <w:rPr>
          <w:noProof/>
        </w:rPr>
        <w:tab/>
      </w:r>
      <w:r>
        <w:rPr>
          <w:noProof/>
        </w:rPr>
        <w:fldChar w:fldCharType="begin"/>
      </w:r>
      <w:r>
        <w:rPr>
          <w:noProof/>
        </w:rPr>
        <w:instrText xml:space="preserve"> PAGEREF _Toc136288604 \h </w:instrText>
      </w:r>
      <w:r>
        <w:rPr>
          <w:noProof/>
        </w:rPr>
      </w:r>
      <w:r>
        <w:rPr>
          <w:noProof/>
        </w:rPr>
        <w:fldChar w:fldCharType="separate"/>
      </w:r>
      <w:r>
        <w:rPr>
          <w:noProof/>
        </w:rPr>
        <w:t>135</w:t>
      </w:r>
      <w:r>
        <w:rPr>
          <w:noProof/>
        </w:rPr>
        <w:fldChar w:fldCharType="end"/>
      </w:r>
    </w:p>
    <w:p w14:paraId="11474512" w14:textId="77777777" w:rsidR="00305326" w:rsidRDefault="00305326">
      <w:pPr>
        <w:pStyle w:val="22"/>
        <w:rPr>
          <w:rFonts w:asciiTheme="minorHAnsi" w:hAnsiTheme="minorHAnsi" w:cstheme="minorBidi"/>
          <w:noProof/>
          <w:kern w:val="2"/>
          <w:sz w:val="21"/>
          <w:szCs w:val="22"/>
          <w:lang w:val="en-US" w:eastAsia="zh-CN"/>
        </w:rPr>
      </w:pPr>
      <w:r>
        <w:rPr>
          <w:noProof/>
        </w:rPr>
        <w:t>6.4</w:t>
      </w:r>
      <w:r>
        <w:rPr>
          <w:rFonts w:asciiTheme="minorHAnsi" w:hAnsiTheme="minorHAnsi" w:cstheme="minorBidi"/>
          <w:noProof/>
          <w:kern w:val="2"/>
          <w:sz w:val="21"/>
          <w:szCs w:val="22"/>
          <w:lang w:val="en-US" w:eastAsia="zh-CN"/>
        </w:rPr>
        <w:tab/>
      </w:r>
      <w:r>
        <w:rPr>
          <w:noProof/>
        </w:rPr>
        <w:t>DC_n1-n46-n78</w:t>
      </w:r>
      <w:r>
        <w:rPr>
          <w:noProof/>
        </w:rPr>
        <w:tab/>
      </w:r>
      <w:r>
        <w:rPr>
          <w:noProof/>
        </w:rPr>
        <w:fldChar w:fldCharType="begin"/>
      </w:r>
      <w:r>
        <w:rPr>
          <w:noProof/>
        </w:rPr>
        <w:instrText xml:space="preserve"> PAGEREF _Toc136288605 \h </w:instrText>
      </w:r>
      <w:r>
        <w:rPr>
          <w:noProof/>
        </w:rPr>
      </w:r>
      <w:r>
        <w:rPr>
          <w:noProof/>
        </w:rPr>
        <w:fldChar w:fldCharType="separate"/>
      </w:r>
      <w:r>
        <w:rPr>
          <w:noProof/>
        </w:rPr>
        <w:t>135</w:t>
      </w:r>
      <w:r>
        <w:rPr>
          <w:noProof/>
        </w:rPr>
        <w:fldChar w:fldCharType="end"/>
      </w:r>
    </w:p>
    <w:p w14:paraId="76317716" w14:textId="77777777" w:rsidR="00305326" w:rsidRDefault="00305326">
      <w:pPr>
        <w:pStyle w:val="33"/>
        <w:rPr>
          <w:rFonts w:asciiTheme="minorHAnsi" w:hAnsiTheme="minorHAnsi" w:cstheme="minorBidi"/>
          <w:noProof/>
          <w:kern w:val="2"/>
          <w:sz w:val="21"/>
          <w:szCs w:val="22"/>
          <w:lang w:val="en-US" w:eastAsia="zh-CN"/>
        </w:rPr>
      </w:pPr>
      <w:r>
        <w:rPr>
          <w:noProof/>
        </w:rPr>
        <w:t>6.4.1</w:t>
      </w:r>
      <w:r>
        <w:rPr>
          <w:rFonts w:asciiTheme="minorHAnsi" w:hAnsiTheme="minorHAnsi" w:cstheme="minorBidi"/>
          <w:noProof/>
          <w:kern w:val="2"/>
          <w:sz w:val="21"/>
          <w:szCs w:val="22"/>
          <w:lang w:val="en-US" w:eastAsia="zh-CN"/>
        </w:rPr>
        <w:tab/>
      </w:r>
      <w:r>
        <w:rPr>
          <w:noProof/>
        </w:rPr>
        <w:t>Configurations for DC_n1-n46-n78</w:t>
      </w:r>
      <w:r>
        <w:rPr>
          <w:noProof/>
        </w:rPr>
        <w:tab/>
      </w:r>
      <w:r>
        <w:rPr>
          <w:noProof/>
        </w:rPr>
        <w:fldChar w:fldCharType="begin"/>
      </w:r>
      <w:r>
        <w:rPr>
          <w:noProof/>
        </w:rPr>
        <w:instrText xml:space="preserve"> PAGEREF _Toc136288606 \h </w:instrText>
      </w:r>
      <w:r>
        <w:rPr>
          <w:noProof/>
        </w:rPr>
      </w:r>
      <w:r>
        <w:rPr>
          <w:noProof/>
        </w:rPr>
        <w:fldChar w:fldCharType="separate"/>
      </w:r>
      <w:r>
        <w:rPr>
          <w:noProof/>
        </w:rPr>
        <w:t>135</w:t>
      </w:r>
      <w:r>
        <w:rPr>
          <w:noProof/>
        </w:rPr>
        <w:fldChar w:fldCharType="end"/>
      </w:r>
    </w:p>
    <w:p w14:paraId="62B285FE" w14:textId="77777777" w:rsidR="00305326" w:rsidRDefault="00305326">
      <w:pPr>
        <w:pStyle w:val="22"/>
        <w:rPr>
          <w:rFonts w:asciiTheme="minorHAnsi" w:hAnsiTheme="minorHAnsi" w:cstheme="minorBidi"/>
          <w:noProof/>
          <w:kern w:val="2"/>
          <w:sz w:val="21"/>
          <w:szCs w:val="22"/>
          <w:lang w:val="en-US" w:eastAsia="zh-CN"/>
        </w:rPr>
      </w:pPr>
      <w:r>
        <w:rPr>
          <w:noProof/>
        </w:rPr>
        <w:t>6.5</w:t>
      </w:r>
      <w:r>
        <w:rPr>
          <w:rFonts w:asciiTheme="minorHAnsi" w:hAnsiTheme="minorHAnsi" w:cstheme="minorBidi"/>
          <w:noProof/>
          <w:kern w:val="2"/>
          <w:sz w:val="21"/>
          <w:szCs w:val="22"/>
          <w:lang w:val="en-US" w:eastAsia="zh-CN"/>
        </w:rPr>
        <w:tab/>
      </w:r>
      <w:r>
        <w:rPr>
          <w:noProof/>
        </w:rPr>
        <w:t>DC_n1-n7-n67</w:t>
      </w:r>
      <w:r>
        <w:rPr>
          <w:noProof/>
        </w:rPr>
        <w:tab/>
      </w:r>
      <w:r>
        <w:rPr>
          <w:noProof/>
        </w:rPr>
        <w:fldChar w:fldCharType="begin"/>
      </w:r>
      <w:r>
        <w:rPr>
          <w:noProof/>
        </w:rPr>
        <w:instrText xml:space="preserve"> PAGEREF _Toc136288607 \h </w:instrText>
      </w:r>
      <w:r>
        <w:rPr>
          <w:noProof/>
        </w:rPr>
      </w:r>
      <w:r>
        <w:rPr>
          <w:noProof/>
        </w:rPr>
        <w:fldChar w:fldCharType="separate"/>
      </w:r>
      <w:r>
        <w:rPr>
          <w:noProof/>
        </w:rPr>
        <w:t>136</w:t>
      </w:r>
      <w:r>
        <w:rPr>
          <w:noProof/>
        </w:rPr>
        <w:fldChar w:fldCharType="end"/>
      </w:r>
    </w:p>
    <w:p w14:paraId="75CB5CFA" w14:textId="77777777" w:rsidR="00305326" w:rsidRDefault="00305326">
      <w:pPr>
        <w:pStyle w:val="33"/>
        <w:rPr>
          <w:rFonts w:asciiTheme="minorHAnsi" w:hAnsiTheme="minorHAnsi" w:cstheme="minorBidi"/>
          <w:noProof/>
          <w:kern w:val="2"/>
          <w:sz w:val="21"/>
          <w:szCs w:val="22"/>
          <w:lang w:val="en-US" w:eastAsia="zh-CN"/>
        </w:rPr>
      </w:pPr>
      <w:r>
        <w:rPr>
          <w:noProof/>
        </w:rPr>
        <w:t>6.5.1</w:t>
      </w:r>
      <w:r>
        <w:rPr>
          <w:rFonts w:asciiTheme="minorHAnsi" w:hAnsiTheme="minorHAnsi" w:cstheme="minorBidi"/>
          <w:noProof/>
          <w:kern w:val="2"/>
          <w:sz w:val="21"/>
          <w:szCs w:val="22"/>
          <w:lang w:val="en-US" w:eastAsia="zh-CN"/>
        </w:rPr>
        <w:tab/>
      </w:r>
      <w:r>
        <w:rPr>
          <w:noProof/>
        </w:rPr>
        <w:t>Configurations for DC_n1-n7-n67</w:t>
      </w:r>
      <w:r>
        <w:rPr>
          <w:noProof/>
        </w:rPr>
        <w:tab/>
      </w:r>
      <w:r>
        <w:rPr>
          <w:noProof/>
        </w:rPr>
        <w:fldChar w:fldCharType="begin"/>
      </w:r>
      <w:r>
        <w:rPr>
          <w:noProof/>
        </w:rPr>
        <w:instrText xml:space="preserve"> PAGEREF _Toc136288608 \h </w:instrText>
      </w:r>
      <w:r>
        <w:rPr>
          <w:noProof/>
        </w:rPr>
      </w:r>
      <w:r>
        <w:rPr>
          <w:noProof/>
        </w:rPr>
        <w:fldChar w:fldCharType="separate"/>
      </w:r>
      <w:r>
        <w:rPr>
          <w:noProof/>
        </w:rPr>
        <w:t>136</w:t>
      </w:r>
      <w:r>
        <w:rPr>
          <w:noProof/>
        </w:rPr>
        <w:fldChar w:fldCharType="end"/>
      </w:r>
    </w:p>
    <w:p w14:paraId="15BADEC1" w14:textId="77777777" w:rsidR="00305326" w:rsidRDefault="00305326">
      <w:pPr>
        <w:pStyle w:val="22"/>
        <w:rPr>
          <w:rFonts w:asciiTheme="minorHAnsi" w:hAnsiTheme="minorHAnsi" w:cstheme="minorBidi"/>
          <w:noProof/>
          <w:kern w:val="2"/>
          <w:sz w:val="21"/>
          <w:szCs w:val="22"/>
          <w:lang w:val="en-US" w:eastAsia="zh-CN"/>
        </w:rPr>
      </w:pPr>
      <w:r>
        <w:rPr>
          <w:noProof/>
        </w:rPr>
        <w:t>6.6</w:t>
      </w:r>
      <w:r>
        <w:rPr>
          <w:rFonts w:asciiTheme="minorHAnsi" w:hAnsiTheme="minorHAnsi" w:cstheme="minorBidi"/>
          <w:noProof/>
          <w:kern w:val="2"/>
          <w:sz w:val="21"/>
          <w:szCs w:val="22"/>
          <w:lang w:val="en-US" w:eastAsia="zh-CN"/>
        </w:rPr>
        <w:tab/>
      </w:r>
      <w:r>
        <w:rPr>
          <w:noProof/>
        </w:rPr>
        <w:t>DC_n1-n67-n78</w:t>
      </w:r>
      <w:r>
        <w:rPr>
          <w:noProof/>
        </w:rPr>
        <w:tab/>
      </w:r>
      <w:r>
        <w:rPr>
          <w:noProof/>
        </w:rPr>
        <w:fldChar w:fldCharType="begin"/>
      </w:r>
      <w:r>
        <w:rPr>
          <w:noProof/>
        </w:rPr>
        <w:instrText xml:space="preserve"> PAGEREF _Toc136288609 \h </w:instrText>
      </w:r>
      <w:r>
        <w:rPr>
          <w:noProof/>
        </w:rPr>
      </w:r>
      <w:r>
        <w:rPr>
          <w:noProof/>
        </w:rPr>
        <w:fldChar w:fldCharType="separate"/>
      </w:r>
      <w:r>
        <w:rPr>
          <w:noProof/>
        </w:rPr>
        <w:t>136</w:t>
      </w:r>
      <w:r>
        <w:rPr>
          <w:noProof/>
        </w:rPr>
        <w:fldChar w:fldCharType="end"/>
      </w:r>
    </w:p>
    <w:p w14:paraId="3D005660" w14:textId="77777777" w:rsidR="00305326" w:rsidRDefault="00305326">
      <w:pPr>
        <w:pStyle w:val="33"/>
        <w:rPr>
          <w:rFonts w:asciiTheme="minorHAnsi" w:hAnsiTheme="minorHAnsi" w:cstheme="minorBidi"/>
          <w:noProof/>
          <w:kern w:val="2"/>
          <w:sz w:val="21"/>
          <w:szCs w:val="22"/>
          <w:lang w:val="en-US" w:eastAsia="zh-CN"/>
        </w:rPr>
      </w:pPr>
      <w:r>
        <w:rPr>
          <w:noProof/>
        </w:rPr>
        <w:t>6.6.1</w:t>
      </w:r>
      <w:r>
        <w:rPr>
          <w:rFonts w:asciiTheme="minorHAnsi" w:hAnsiTheme="minorHAnsi" w:cstheme="minorBidi"/>
          <w:noProof/>
          <w:kern w:val="2"/>
          <w:sz w:val="21"/>
          <w:szCs w:val="22"/>
          <w:lang w:val="en-US" w:eastAsia="zh-CN"/>
        </w:rPr>
        <w:tab/>
      </w:r>
      <w:r>
        <w:rPr>
          <w:noProof/>
        </w:rPr>
        <w:t>Configurations for DC_n1-n67-n78</w:t>
      </w:r>
      <w:r>
        <w:rPr>
          <w:noProof/>
        </w:rPr>
        <w:tab/>
      </w:r>
      <w:r>
        <w:rPr>
          <w:noProof/>
        </w:rPr>
        <w:fldChar w:fldCharType="begin"/>
      </w:r>
      <w:r>
        <w:rPr>
          <w:noProof/>
        </w:rPr>
        <w:instrText xml:space="preserve"> PAGEREF _Toc136288610 \h </w:instrText>
      </w:r>
      <w:r>
        <w:rPr>
          <w:noProof/>
        </w:rPr>
      </w:r>
      <w:r>
        <w:rPr>
          <w:noProof/>
        </w:rPr>
        <w:fldChar w:fldCharType="separate"/>
      </w:r>
      <w:r>
        <w:rPr>
          <w:noProof/>
        </w:rPr>
        <w:t>136</w:t>
      </w:r>
      <w:r>
        <w:rPr>
          <w:noProof/>
        </w:rPr>
        <w:fldChar w:fldCharType="end"/>
      </w:r>
    </w:p>
    <w:p w14:paraId="50FE668F" w14:textId="77777777" w:rsidR="00305326" w:rsidRDefault="00305326">
      <w:pPr>
        <w:pStyle w:val="22"/>
        <w:rPr>
          <w:rFonts w:asciiTheme="minorHAnsi" w:hAnsiTheme="minorHAnsi" w:cstheme="minorBidi"/>
          <w:noProof/>
          <w:kern w:val="2"/>
          <w:sz w:val="21"/>
          <w:szCs w:val="22"/>
          <w:lang w:val="en-US" w:eastAsia="zh-CN"/>
        </w:rPr>
      </w:pPr>
      <w:r>
        <w:rPr>
          <w:noProof/>
        </w:rPr>
        <w:t>6.</w:t>
      </w:r>
      <w:r>
        <w:rPr>
          <w:noProof/>
          <w:lang w:eastAsia="zh-CN"/>
        </w:rPr>
        <w:t>7</w:t>
      </w:r>
      <w:r>
        <w:rPr>
          <w:rFonts w:asciiTheme="minorHAnsi" w:hAnsiTheme="minorHAnsi" w:cstheme="minorBidi"/>
          <w:noProof/>
          <w:kern w:val="2"/>
          <w:sz w:val="21"/>
          <w:szCs w:val="22"/>
          <w:lang w:val="en-US" w:eastAsia="zh-CN"/>
        </w:rPr>
        <w:tab/>
      </w:r>
      <w:r>
        <w:rPr>
          <w:noProof/>
        </w:rPr>
        <w:t>DC_n7-n67-n78</w:t>
      </w:r>
      <w:r>
        <w:rPr>
          <w:noProof/>
        </w:rPr>
        <w:tab/>
      </w:r>
      <w:r>
        <w:rPr>
          <w:noProof/>
        </w:rPr>
        <w:fldChar w:fldCharType="begin"/>
      </w:r>
      <w:r>
        <w:rPr>
          <w:noProof/>
        </w:rPr>
        <w:instrText xml:space="preserve"> PAGEREF _Toc136288611 \h </w:instrText>
      </w:r>
      <w:r>
        <w:rPr>
          <w:noProof/>
        </w:rPr>
      </w:r>
      <w:r>
        <w:rPr>
          <w:noProof/>
        </w:rPr>
        <w:fldChar w:fldCharType="separate"/>
      </w:r>
      <w:r>
        <w:rPr>
          <w:noProof/>
        </w:rPr>
        <w:t>136</w:t>
      </w:r>
      <w:r>
        <w:rPr>
          <w:noProof/>
        </w:rPr>
        <w:fldChar w:fldCharType="end"/>
      </w:r>
    </w:p>
    <w:p w14:paraId="4AB152F1" w14:textId="77777777" w:rsidR="00305326" w:rsidRDefault="00305326">
      <w:pPr>
        <w:pStyle w:val="33"/>
        <w:rPr>
          <w:rFonts w:asciiTheme="minorHAnsi" w:hAnsiTheme="minorHAnsi" w:cstheme="minorBidi"/>
          <w:noProof/>
          <w:kern w:val="2"/>
          <w:sz w:val="21"/>
          <w:szCs w:val="22"/>
          <w:lang w:val="en-US" w:eastAsia="zh-CN"/>
        </w:rPr>
      </w:pPr>
      <w:r>
        <w:rPr>
          <w:noProof/>
        </w:rPr>
        <w:t>6.7.1</w:t>
      </w:r>
      <w:r>
        <w:rPr>
          <w:rFonts w:asciiTheme="minorHAnsi" w:hAnsiTheme="minorHAnsi" w:cstheme="minorBidi"/>
          <w:noProof/>
          <w:kern w:val="2"/>
          <w:sz w:val="21"/>
          <w:szCs w:val="22"/>
          <w:lang w:val="en-US" w:eastAsia="zh-CN"/>
        </w:rPr>
        <w:tab/>
      </w:r>
      <w:r w:rsidRPr="00BA6DE6">
        <w:rPr>
          <w:rFonts w:cs="Arial"/>
          <w:noProof/>
          <w:lang w:eastAsia="zh-CN"/>
        </w:rPr>
        <w:t xml:space="preserve">Configurations for </w:t>
      </w:r>
      <w:r>
        <w:rPr>
          <w:noProof/>
        </w:rPr>
        <w:t>DC_n7-n67-n78</w:t>
      </w:r>
      <w:r>
        <w:rPr>
          <w:noProof/>
        </w:rPr>
        <w:tab/>
      </w:r>
      <w:r>
        <w:rPr>
          <w:noProof/>
        </w:rPr>
        <w:fldChar w:fldCharType="begin"/>
      </w:r>
      <w:r>
        <w:rPr>
          <w:noProof/>
        </w:rPr>
        <w:instrText xml:space="preserve"> PAGEREF _Toc136288612 \h </w:instrText>
      </w:r>
      <w:r>
        <w:rPr>
          <w:noProof/>
        </w:rPr>
      </w:r>
      <w:r>
        <w:rPr>
          <w:noProof/>
        </w:rPr>
        <w:fldChar w:fldCharType="separate"/>
      </w:r>
      <w:r>
        <w:rPr>
          <w:noProof/>
        </w:rPr>
        <w:t>136</w:t>
      </w:r>
      <w:r>
        <w:rPr>
          <w:noProof/>
        </w:rPr>
        <w:fldChar w:fldCharType="end"/>
      </w:r>
    </w:p>
    <w:p w14:paraId="0FC7BCF9" w14:textId="77777777" w:rsidR="00305326" w:rsidRDefault="00305326">
      <w:pPr>
        <w:pStyle w:val="22"/>
        <w:rPr>
          <w:rFonts w:asciiTheme="minorHAnsi" w:hAnsiTheme="minorHAnsi" w:cstheme="minorBidi"/>
          <w:noProof/>
          <w:kern w:val="2"/>
          <w:sz w:val="21"/>
          <w:szCs w:val="22"/>
          <w:lang w:val="en-US" w:eastAsia="zh-CN"/>
        </w:rPr>
      </w:pPr>
      <w:r>
        <w:rPr>
          <w:noProof/>
        </w:rPr>
        <w:t>6.8</w:t>
      </w:r>
      <w:r>
        <w:rPr>
          <w:rFonts w:asciiTheme="minorHAnsi" w:hAnsiTheme="minorHAnsi" w:cstheme="minorBidi"/>
          <w:noProof/>
          <w:kern w:val="2"/>
          <w:sz w:val="21"/>
          <w:szCs w:val="22"/>
          <w:lang w:val="en-US" w:eastAsia="zh-CN"/>
        </w:rPr>
        <w:tab/>
      </w:r>
      <w:r>
        <w:rPr>
          <w:noProof/>
        </w:rPr>
        <w:t>DC_n1-n28-n102</w:t>
      </w:r>
      <w:r>
        <w:rPr>
          <w:noProof/>
        </w:rPr>
        <w:tab/>
      </w:r>
      <w:r>
        <w:rPr>
          <w:noProof/>
        </w:rPr>
        <w:fldChar w:fldCharType="begin"/>
      </w:r>
      <w:r>
        <w:rPr>
          <w:noProof/>
        </w:rPr>
        <w:instrText xml:space="preserve"> PAGEREF _Toc136288613 \h </w:instrText>
      </w:r>
      <w:r>
        <w:rPr>
          <w:noProof/>
        </w:rPr>
      </w:r>
      <w:r>
        <w:rPr>
          <w:noProof/>
        </w:rPr>
        <w:fldChar w:fldCharType="separate"/>
      </w:r>
      <w:r>
        <w:rPr>
          <w:noProof/>
        </w:rPr>
        <w:t>136</w:t>
      </w:r>
      <w:r>
        <w:rPr>
          <w:noProof/>
        </w:rPr>
        <w:fldChar w:fldCharType="end"/>
      </w:r>
    </w:p>
    <w:p w14:paraId="7CA952A0" w14:textId="77777777" w:rsidR="00305326" w:rsidRDefault="00305326">
      <w:pPr>
        <w:pStyle w:val="33"/>
        <w:rPr>
          <w:rFonts w:asciiTheme="minorHAnsi" w:hAnsiTheme="minorHAnsi" w:cstheme="minorBidi"/>
          <w:noProof/>
          <w:kern w:val="2"/>
          <w:sz w:val="21"/>
          <w:szCs w:val="22"/>
          <w:lang w:val="en-US" w:eastAsia="zh-CN"/>
        </w:rPr>
      </w:pPr>
      <w:r w:rsidRPr="00BA6DE6">
        <w:rPr>
          <w:rFonts w:cs="Arial"/>
          <w:noProof/>
          <w:lang w:eastAsia="zh-CN"/>
        </w:rPr>
        <w:t>6.8.1</w:t>
      </w:r>
      <w:r>
        <w:rPr>
          <w:rFonts w:asciiTheme="minorHAnsi" w:hAnsiTheme="minorHAnsi" w:cstheme="minorBidi"/>
          <w:noProof/>
          <w:kern w:val="2"/>
          <w:sz w:val="21"/>
          <w:szCs w:val="22"/>
          <w:lang w:val="en-US" w:eastAsia="zh-CN"/>
        </w:rPr>
        <w:tab/>
      </w:r>
      <w:r w:rsidRPr="00BA6DE6">
        <w:rPr>
          <w:rFonts w:cs="Arial"/>
          <w:noProof/>
          <w:lang w:eastAsia="zh-CN"/>
        </w:rPr>
        <w:t>Configurations for DC_n1-n28-n102</w:t>
      </w:r>
      <w:r>
        <w:rPr>
          <w:noProof/>
        </w:rPr>
        <w:tab/>
      </w:r>
      <w:r>
        <w:rPr>
          <w:noProof/>
        </w:rPr>
        <w:fldChar w:fldCharType="begin"/>
      </w:r>
      <w:r>
        <w:rPr>
          <w:noProof/>
        </w:rPr>
        <w:instrText xml:space="preserve"> PAGEREF _Toc136288614 \h </w:instrText>
      </w:r>
      <w:r>
        <w:rPr>
          <w:noProof/>
        </w:rPr>
      </w:r>
      <w:r>
        <w:rPr>
          <w:noProof/>
        </w:rPr>
        <w:fldChar w:fldCharType="separate"/>
      </w:r>
      <w:r>
        <w:rPr>
          <w:noProof/>
        </w:rPr>
        <w:t>136</w:t>
      </w:r>
      <w:r>
        <w:rPr>
          <w:noProof/>
        </w:rPr>
        <w:fldChar w:fldCharType="end"/>
      </w:r>
    </w:p>
    <w:p w14:paraId="06D3D0D8" w14:textId="77777777" w:rsidR="00305326" w:rsidRDefault="00305326">
      <w:pPr>
        <w:pStyle w:val="81"/>
        <w:rPr>
          <w:rFonts w:asciiTheme="minorHAnsi" w:hAnsiTheme="minorHAnsi" w:cstheme="minorBidi"/>
          <w:b w:val="0"/>
          <w:noProof/>
          <w:kern w:val="2"/>
          <w:sz w:val="21"/>
          <w:szCs w:val="22"/>
          <w:lang w:val="en-US" w:eastAsia="zh-CN"/>
        </w:rPr>
      </w:pPr>
      <w:r>
        <w:rPr>
          <w:noProof/>
        </w:rPr>
        <w:lastRenderedPageBreak/>
        <w:t>Annex &lt;X&gt; (informative): Change history</w:t>
      </w:r>
      <w:r>
        <w:rPr>
          <w:noProof/>
        </w:rPr>
        <w:tab/>
      </w:r>
      <w:r>
        <w:rPr>
          <w:noProof/>
        </w:rPr>
        <w:fldChar w:fldCharType="begin"/>
      </w:r>
      <w:r>
        <w:rPr>
          <w:noProof/>
        </w:rPr>
        <w:instrText xml:space="preserve"> PAGEREF _Toc136288615 \h </w:instrText>
      </w:r>
      <w:r>
        <w:rPr>
          <w:noProof/>
        </w:rPr>
      </w:r>
      <w:r>
        <w:rPr>
          <w:noProof/>
        </w:rPr>
        <w:fldChar w:fldCharType="separate"/>
      </w:r>
      <w:r>
        <w:rPr>
          <w:noProof/>
        </w:rPr>
        <w:t>139</w:t>
      </w:r>
      <w:r>
        <w:rPr>
          <w:noProof/>
        </w:rPr>
        <w:fldChar w:fldCharType="end"/>
      </w:r>
    </w:p>
    <w:p w14:paraId="5DE47D75" w14:textId="77777777" w:rsidR="00654648" w:rsidRDefault="00DF33FC">
      <w:r>
        <w:rPr>
          <w:sz w:val="22"/>
        </w:rPr>
        <w:fldChar w:fldCharType="end"/>
      </w:r>
    </w:p>
    <w:p w14:paraId="21ADD4F0" w14:textId="77777777" w:rsidR="00654648" w:rsidRDefault="00DF33FC">
      <w:pPr>
        <w:pStyle w:val="Guidance"/>
      </w:pPr>
      <w:r>
        <w:br w:type="page"/>
      </w:r>
    </w:p>
    <w:p w14:paraId="24CEB017" w14:textId="77777777" w:rsidR="00654648" w:rsidRDefault="00DF33FC">
      <w:pPr>
        <w:pStyle w:val="1"/>
      </w:pPr>
      <w:bookmarkStart w:id="16" w:name="foreword"/>
      <w:bookmarkStart w:id="17" w:name="_Toc136288086"/>
      <w:bookmarkEnd w:id="16"/>
      <w:r>
        <w:lastRenderedPageBreak/>
        <w:t>Foreword</w:t>
      </w:r>
      <w:bookmarkEnd w:id="17"/>
    </w:p>
    <w:p w14:paraId="28461EF9" w14:textId="77777777" w:rsidR="00654648" w:rsidRDefault="00DF33FC">
      <w:r>
        <w:t xml:space="preserve">This Technical </w:t>
      </w:r>
      <w:bookmarkStart w:id="18" w:name="spectype3"/>
      <w:r>
        <w:t>Report</w:t>
      </w:r>
      <w:bookmarkEnd w:id="18"/>
      <w:r>
        <w:t xml:space="preserve"> has been produced by the 3rd Generation Partnership Project (3GPP).</w:t>
      </w:r>
    </w:p>
    <w:p w14:paraId="251F0E46" w14:textId="77777777" w:rsidR="00654648" w:rsidRDefault="00DF33FC">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37368C6" w14:textId="77777777" w:rsidR="00654648" w:rsidRDefault="00DF33FC">
      <w:pPr>
        <w:pStyle w:val="B1"/>
      </w:pPr>
      <w:r>
        <w:t>Version x.y.z</w:t>
      </w:r>
    </w:p>
    <w:p w14:paraId="6D87497F" w14:textId="77777777" w:rsidR="00654648" w:rsidRDefault="00DF33FC">
      <w:pPr>
        <w:pStyle w:val="B1"/>
      </w:pPr>
      <w:r>
        <w:t>where:</w:t>
      </w:r>
    </w:p>
    <w:p w14:paraId="7A1B779B" w14:textId="77777777" w:rsidR="00654648" w:rsidRDefault="00DF33FC">
      <w:pPr>
        <w:pStyle w:val="B2"/>
        <w:outlineLvl w:val="0"/>
      </w:pPr>
      <w:r>
        <w:t>x</w:t>
      </w:r>
      <w:r>
        <w:tab/>
        <w:t>the first digit:</w:t>
      </w:r>
    </w:p>
    <w:p w14:paraId="0AC879DC" w14:textId="77777777" w:rsidR="00654648" w:rsidRDefault="00DF33FC">
      <w:pPr>
        <w:pStyle w:val="B3"/>
      </w:pPr>
      <w:r>
        <w:t>1</w:t>
      </w:r>
      <w:r>
        <w:tab/>
        <w:t>presented to TSG for information;</w:t>
      </w:r>
    </w:p>
    <w:p w14:paraId="47F7ACD6" w14:textId="77777777" w:rsidR="00654648" w:rsidRDefault="00DF33FC">
      <w:pPr>
        <w:pStyle w:val="B3"/>
      </w:pPr>
      <w:r>
        <w:t>2</w:t>
      </w:r>
      <w:r>
        <w:tab/>
        <w:t>presented to TSG for approval;</w:t>
      </w:r>
    </w:p>
    <w:p w14:paraId="03AE6543" w14:textId="77777777" w:rsidR="00654648" w:rsidRDefault="00DF33FC">
      <w:pPr>
        <w:pStyle w:val="B3"/>
      </w:pPr>
      <w:r>
        <w:t>3</w:t>
      </w:r>
      <w:r>
        <w:tab/>
        <w:t>or greater indicates TSG approved document under change control.</w:t>
      </w:r>
    </w:p>
    <w:p w14:paraId="546F74CF" w14:textId="77777777" w:rsidR="00654648" w:rsidRDefault="00DF33FC">
      <w:pPr>
        <w:pStyle w:val="B2"/>
      </w:pPr>
      <w:r>
        <w:t>y</w:t>
      </w:r>
      <w:r>
        <w:tab/>
        <w:t>the second digit is incremented for all changes of substance, i.e. technical enhancements, corrections, updates, etc.</w:t>
      </w:r>
    </w:p>
    <w:p w14:paraId="52E10F40" w14:textId="77777777" w:rsidR="00654648" w:rsidRDefault="00DF33FC">
      <w:pPr>
        <w:pStyle w:val="B2"/>
      </w:pPr>
      <w:r>
        <w:t>z</w:t>
      </w:r>
      <w:r>
        <w:tab/>
        <w:t>the third digit is incremented when editorial only changes have been incorporated in the document.</w:t>
      </w:r>
    </w:p>
    <w:p w14:paraId="1F12F33A" w14:textId="77777777" w:rsidR="00654648" w:rsidRDefault="00DF33FC">
      <w:r>
        <w:t>In the present document, modal verbs have the following meanings:</w:t>
      </w:r>
    </w:p>
    <w:p w14:paraId="3509BDE8" w14:textId="77777777" w:rsidR="00654648" w:rsidRDefault="00DF33FC">
      <w:pPr>
        <w:pStyle w:val="EX"/>
      </w:pPr>
      <w:r>
        <w:rPr>
          <w:b/>
        </w:rPr>
        <w:t>shall</w:t>
      </w:r>
      <w:r>
        <w:tab/>
        <w:t>indicates a mandatory requirement to do something</w:t>
      </w:r>
    </w:p>
    <w:p w14:paraId="51C72BD8" w14:textId="77777777" w:rsidR="00654648" w:rsidRDefault="00DF33FC">
      <w:pPr>
        <w:pStyle w:val="EX"/>
      </w:pPr>
      <w:r>
        <w:rPr>
          <w:b/>
        </w:rPr>
        <w:t>shall not</w:t>
      </w:r>
      <w:r>
        <w:tab/>
        <w:t>indicates an interdiction (prohibition) to do something</w:t>
      </w:r>
    </w:p>
    <w:p w14:paraId="60E9F102" w14:textId="77777777" w:rsidR="00654648" w:rsidRDefault="00DF33FC">
      <w:r>
        <w:t>The constructions "shall" and "shall not" are confined to the context of normative provisions, and do not appear in Technical Reports.</w:t>
      </w:r>
    </w:p>
    <w:p w14:paraId="09CFB704" w14:textId="77777777" w:rsidR="00654648" w:rsidRDefault="00DF33FC">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0ACCD67" w14:textId="77777777" w:rsidR="00654648" w:rsidRDefault="00DF33FC">
      <w:pPr>
        <w:pStyle w:val="EX"/>
      </w:pPr>
      <w:r>
        <w:rPr>
          <w:b/>
        </w:rPr>
        <w:t>should</w:t>
      </w:r>
      <w:r>
        <w:tab/>
        <w:t>indicates a recommendation to do something</w:t>
      </w:r>
    </w:p>
    <w:p w14:paraId="00509DB2" w14:textId="77777777" w:rsidR="00654648" w:rsidRDefault="00DF33FC">
      <w:pPr>
        <w:pStyle w:val="EX"/>
      </w:pPr>
      <w:r>
        <w:rPr>
          <w:b/>
        </w:rPr>
        <w:t>should not</w:t>
      </w:r>
      <w:r>
        <w:tab/>
        <w:t>indicates a recommendation not to do something</w:t>
      </w:r>
    </w:p>
    <w:p w14:paraId="2FBE6EC3" w14:textId="77777777" w:rsidR="00654648" w:rsidRDefault="00DF33FC">
      <w:pPr>
        <w:pStyle w:val="EX"/>
      </w:pPr>
      <w:r>
        <w:rPr>
          <w:b/>
        </w:rPr>
        <w:t>may</w:t>
      </w:r>
      <w:r>
        <w:tab/>
        <w:t>indicates permission to do something</w:t>
      </w:r>
    </w:p>
    <w:p w14:paraId="37ABFD8D" w14:textId="77777777" w:rsidR="00654648" w:rsidRDefault="00DF33FC">
      <w:pPr>
        <w:pStyle w:val="EX"/>
      </w:pPr>
      <w:r>
        <w:rPr>
          <w:b/>
        </w:rPr>
        <w:t>need not</w:t>
      </w:r>
      <w:r>
        <w:tab/>
        <w:t>indicates permission not to do something</w:t>
      </w:r>
    </w:p>
    <w:p w14:paraId="5C2ADBF8" w14:textId="77777777" w:rsidR="00654648" w:rsidRDefault="00DF33FC">
      <w:r>
        <w:t>The construction "may not" is ambiguous and is not used in normative elements. The unambiguous constructions "might not" or "shall not" are used instead, depending upon the meaning intended.</w:t>
      </w:r>
    </w:p>
    <w:p w14:paraId="73459973" w14:textId="77777777" w:rsidR="00654648" w:rsidRDefault="00DF33FC">
      <w:pPr>
        <w:pStyle w:val="EX"/>
      </w:pPr>
      <w:r>
        <w:rPr>
          <w:b/>
        </w:rPr>
        <w:t>can</w:t>
      </w:r>
      <w:r>
        <w:tab/>
        <w:t>indicates that something is possible</w:t>
      </w:r>
    </w:p>
    <w:p w14:paraId="501CC13E" w14:textId="77777777" w:rsidR="00654648" w:rsidRDefault="00DF33FC">
      <w:pPr>
        <w:pStyle w:val="EX"/>
      </w:pPr>
      <w:r>
        <w:rPr>
          <w:b/>
        </w:rPr>
        <w:t>cannot</w:t>
      </w:r>
      <w:r>
        <w:tab/>
        <w:t>indicates that something is impossible</w:t>
      </w:r>
    </w:p>
    <w:p w14:paraId="7A2E5A16" w14:textId="77777777" w:rsidR="00654648" w:rsidRDefault="00DF33FC">
      <w:r>
        <w:t>The constructions "can" and "cannot" are not substitutes for "may" and "need not".</w:t>
      </w:r>
    </w:p>
    <w:p w14:paraId="5F42F3C7" w14:textId="77777777" w:rsidR="00654648" w:rsidRDefault="00DF33FC">
      <w:pPr>
        <w:pStyle w:val="EX"/>
      </w:pPr>
      <w:r>
        <w:rPr>
          <w:b/>
        </w:rPr>
        <w:t>will</w:t>
      </w:r>
      <w:r>
        <w:tab/>
        <w:t>indicates that something is certain or expected to happen as a result of action taken by an agency the behaviour of which is outside the scope of the present document</w:t>
      </w:r>
    </w:p>
    <w:p w14:paraId="268F07D0" w14:textId="77777777" w:rsidR="00654648" w:rsidRDefault="00DF33FC">
      <w:pPr>
        <w:pStyle w:val="EX"/>
      </w:pPr>
      <w:r>
        <w:rPr>
          <w:b/>
        </w:rPr>
        <w:t>will not</w:t>
      </w:r>
      <w:r>
        <w:tab/>
        <w:t>indicates that something is certain or expected not to happen as a result of action taken by an agency the behaviour of which is outside the scope of the present document</w:t>
      </w:r>
    </w:p>
    <w:p w14:paraId="582B8D54" w14:textId="77777777" w:rsidR="00654648" w:rsidRDefault="00DF33FC">
      <w:pPr>
        <w:pStyle w:val="EX"/>
      </w:pPr>
      <w:r>
        <w:rPr>
          <w:b/>
        </w:rPr>
        <w:t>might</w:t>
      </w:r>
      <w:r>
        <w:tab/>
        <w:t>indicates a likelihood that something will happen as a result of action taken by some agency the behaviour of which is outside the scope of the present document</w:t>
      </w:r>
    </w:p>
    <w:p w14:paraId="19D9B665" w14:textId="77777777" w:rsidR="00654648" w:rsidRDefault="00DF33FC">
      <w:pPr>
        <w:pStyle w:val="EX"/>
      </w:pPr>
      <w:r>
        <w:rPr>
          <w:b/>
        </w:rPr>
        <w:t>might not</w:t>
      </w:r>
      <w:r>
        <w:tab/>
        <w:t>indicates a likelihood that something will not happen as a result of action taken by some agency the behaviour of which is outside the scope of the present document</w:t>
      </w:r>
    </w:p>
    <w:p w14:paraId="5037033A" w14:textId="77777777" w:rsidR="00654648" w:rsidRDefault="00DF33FC">
      <w:r>
        <w:t>In addition:</w:t>
      </w:r>
    </w:p>
    <w:p w14:paraId="6983AD4C" w14:textId="77777777" w:rsidR="00654648" w:rsidRDefault="00DF33FC">
      <w:pPr>
        <w:pStyle w:val="EX"/>
      </w:pPr>
      <w:r>
        <w:rPr>
          <w:b/>
        </w:rPr>
        <w:t>is</w:t>
      </w:r>
      <w:r>
        <w:tab/>
        <w:t>(or any other verb in the indicative mood) indicates a statement of fact</w:t>
      </w:r>
    </w:p>
    <w:p w14:paraId="7B9C25A8" w14:textId="77777777" w:rsidR="00654648" w:rsidRDefault="00DF33FC">
      <w:pPr>
        <w:pStyle w:val="EX"/>
      </w:pPr>
      <w:r>
        <w:rPr>
          <w:b/>
        </w:rPr>
        <w:lastRenderedPageBreak/>
        <w:t>is not</w:t>
      </w:r>
      <w:r>
        <w:tab/>
        <w:t>(or any other negative verb in the indicative mood) indicates a statement of fact</w:t>
      </w:r>
    </w:p>
    <w:p w14:paraId="305D9133" w14:textId="77777777" w:rsidR="00654648" w:rsidRDefault="00DF33FC">
      <w:r>
        <w:t>The constructions "is" and "is not" do not indicate requirements.</w:t>
      </w:r>
    </w:p>
    <w:p w14:paraId="10980C0D" w14:textId="77777777" w:rsidR="00654648" w:rsidRDefault="00DF33FC">
      <w:pPr>
        <w:pStyle w:val="1"/>
      </w:pPr>
      <w:bookmarkStart w:id="19" w:name="introduction"/>
      <w:bookmarkEnd w:id="19"/>
      <w:r>
        <w:br w:type="page"/>
      </w:r>
      <w:bookmarkStart w:id="20" w:name="scope"/>
      <w:bookmarkStart w:id="21" w:name="_Toc136288087"/>
      <w:bookmarkEnd w:id="20"/>
      <w:r>
        <w:lastRenderedPageBreak/>
        <w:t>1</w:t>
      </w:r>
      <w:r>
        <w:tab/>
        <w:t>Scope</w:t>
      </w:r>
      <w:bookmarkEnd w:id="21"/>
    </w:p>
    <w:p w14:paraId="3412FCE1" w14:textId="77777777" w:rsidR="00654648" w:rsidRDefault="00DF33FC">
      <w:pPr>
        <w:rPr>
          <w:rFonts w:eastAsia="宋体"/>
          <w:lang w:val="en-US" w:eastAsia="zh-CN"/>
        </w:rPr>
      </w:pPr>
      <w:r>
        <w:t xml:space="preserve">The present document is a technical report </w:t>
      </w:r>
      <w:r>
        <w:rPr>
          <w:lang w:eastAsia="zh-CN"/>
        </w:rPr>
        <w:t>f</w:t>
      </w:r>
      <w:r>
        <w:t>or</w:t>
      </w:r>
      <w:r>
        <w:rPr>
          <w:lang w:val="en-US" w:eastAsia="zh-CN"/>
        </w:rPr>
        <w:t xml:space="preserve"> power class 3 NR </w:t>
      </w:r>
      <w:r>
        <w:rPr>
          <w:lang w:eastAsia="ja-JP"/>
        </w:rPr>
        <w:t>inter-band</w:t>
      </w:r>
      <w:r>
        <w:rPr>
          <w:lang w:val="en-US" w:eastAsia="zh-CN"/>
        </w:rPr>
        <w:t xml:space="preserve"> </w:t>
      </w:r>
      <w:r>
        <w:rPr>
          <w:lang w:eastAsia="ja-JP"/>
        </w:rPr>
        <w:t>CA</w:t>
      </w:r>
      <w:r>
        <w:rPr>
          <w:lang w:val="en-US" w:eastAsia="zh-CN"/>
        </w:rPr>
        <w:t xml:space="preserve"> and DC for </w:t>
      </w:r>
      <w:r>
        <w:rPr>
          <w:rFonts w:hint="eastAsia"/>
          <w:lang w:val="en-US" w:eastAsia="zh-CN"/>
        </w:rPr>
        <w:t>3</w:t>
      </w:r>
      <w:r>
        <w:rPr>
          <w:lang w:val="en-US" w:eastAsia="zh-CN"/>
        </w:rPr>
        <w:t xml:space="preserve"> bands DL with up to 2 bands UL </w:t>
      </w:r>
      <w:r>
        <w:t>under Rel-1</w:t>
      </w:r>
      <w:r>
        <w:rPr>
          <w:rFonts w:hint="eastAsia"/>
          <w:lang w:val="en-US" w:eastAsia="zh-CN"/>
        </w:rPr>
        <w:t>8</w:t>
      </w:r>
      <w:r>
        <w:t xml:space="preserve"> time frame. The purpose is to gather the relevant background information and studies in order to address</w:t>
      </w:r>
      <w:r>
        <w:rPr>
          <w:lang w:val="en-US" w:eastAsia="zh-CN"/>
        </w:rPr>
        <w:t xml:space="preserve"> NR </w:t>
      </w:r>
      <w:r>
        <w:rPr>
          <w:lang w:eastAsia="ja-JP"/>
        </w:rPr>
        <w:t>inter-band</w:t>
      </w:r>
      <w:r>
        <w:rPr>
          <w:lang w:val="en-US" w:eastAsia="zh-CN"/>
        </w:rPr>
        <w:t xml:space="preserve"> </w:t>
      </w:r>
      <w:r>
        <w:rPr>
          <w:lang w:eastAsia="ja-JP"/>
        </w:rPr>
        <w:t>CA</w:t>
      </w:r>
      <w:r>
        <w:rPr>
          <w:lang w:val="en-US" w:eastAsia="zh-CN"/>
        </w:rPr>
        <w:t xml:space="preserve"> and DC for </w:t>
      </w:r>
      <w:r>
        <w:rPr>
          <w:rFonts w:hint="eastAsia"/>
          <w:lang w:val="en-US" w:eastAsia="zh-CN"/>
        </w:rPr>
        <w:t>3</w:t>
      </w:r>
      <w:r>
        <w:rPr>
          <w:lang w:val="en-US" w:eastAsia="zh-CN"/>
        </w:rPr>
        <w:t xml:space="preserve"> bands DL with up to 2 bands UL </w:t>
      </w:r>
      <w:r>
        <w:t>for the Rel-1</w:t>
      </w:r>
      <w:r>
        <w:rPr>
          <w:rFonts w:hint="eastAsia"/>
          <w:lang w:val="en-US" w:eastAsia="zh-CN"/>
        </w:rPr>
        <w:t>8</w:t>
      </w:r>
      <w:r>
        <w:t xml:space="preserve"> band combinations</w:t>
      </w:r>
      <w:r>
        <w:rPr>
          <w:rFonts w:eastAsia="宋体"/>
          <w:lang w:val="en-US" w:eastAsia="zh-CN"/>
        </w:rPr>
        <w:t>.</w:t>
      </w:r>
    </w:p>
    <w:p w14:paraId="577C1961" w14:textId="77777777" w:rsidR="00654648" w:rsidRDefault="00DF33FC">
      <w:r>
        <w:rPr>
          <w:lang w:val="en-US"/>
        </w:rPr>
        <w:t xml:space="preserve">This TR contains </w:t>
      </w:r>
      <w:r>
        <w:rPr>
          <w:rFonts w:eastAsia="宋体" w:hint="eastAsia"/>
          <w:lang w:val="en-US" w:eastAsia="zh-CN"/>
        </w:rPr>
        <w:t xml:space="preserve">the RF requirements of </w:t>
      </w:r>
      <w:r>
        <w:rPr>
          <w:lang w:val="en-US"/>
        </w:rPr>
        <w:t>band specific combination part. The actual requirements are added to the corresponding technical specifications.</w:t>
      </w:r>
    </w:p>
    <w:p w14:paraId="4EE68FAE" w14:textId="77777777" w:rsidR="00654648" w:rsidRDefault="00DF33FC">
      <w:pPr>
        <w:pStyle w:val="1"/>
      </w:pPr>
      <w:bookmarkStart w:id="22" w:name="references"/>
      <w:bookmarkStart w:id="23" w:name="_Toc136288088"/>
      <w:bookmarkEnd w:id="22"/>
      <w:r>
        <w:t>2</w:t>
      </w:r>
      <w:r>
        <w:tab/>
        <w:t>References</w:t>
      </w:r>
      <w:bookmarkEnd w:id="23"/>
    </w:p>
    <w:p w14:paraId="7E22E032" w14:textId="77777777" w:rsidR="00654648" w:rsidRDefault="00DF33FC">
      <w:r>
        <w:t>The following documents contain provisions which, through reference in this text, constitute provisions of the present document.</w:t>
      </w:r>
    </w:p>
    <w:p w14:paraId="1AFFE423" w14:textId="77777777" w:rsidR="00654648" w:rsidRDefault="00DF33FC">
      <w:pPr>
        <w:pStyle w:val="B1"/>
      </w:pPr>
      <w:r>
        <w:t>-</w:t>
      </w:r>
      <w:r>
        <w:tab/>
        <w:t>References are either specific (identified by date of publication, edition number, version number, etc.) or non</w:t>
      </w:r>
      <w:r>
        <w:noBreakHyphen/>
        <w:t>specific.</w:t>
      </w:r>
    </w:p>
    <w:p w14:paraId="65DFE3DC" w14:textId="77777777" w:rsidR="00654648" w:rsidRDefault="00DF33FC">
      <w:pPr>
        <w:pStyle w:val="B1"/>
      </w:pPr>
      <w:r>
        <w:t>-</w:t>
      </w:r>
      <w:r>
        <w:tab/>
        <w:t>For a specific reference, subsequent revisions do not apply.</w:t>
      </w:r>
    </w:p>
    <w:p w14:paraId="59356442" w14:textId="77777777" w:rsidR="00654648" w:rsidRDefault="00DF33FC">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054230C" w14:textId="77777777" w:rsidR="00654648" w:rsidRDefault="00DF33FC">
      <w:pPr>
        <w:pStyle w:val="EX"/>
      </w:pPr>
      <w:r>
        <w:t>[1]</w:t>
      </w:r>
      <w:r>
        <w:tab/>
        <w:t>3GPP TR 21.905: "Vocabulary for 3GPP Specifications".</w:t>
      </w:r>
    </w:p>
    <w:p w14:paraId="66D172DA" w14:textId="77777777" w:rsidR="00654648" w:rsidRDefault="00DF33FC">
      <w:pPr>
        <w:pStyle w:val="EX"/>
        <w:rPr>
          <w:lang w:eastAsia="ko-KR"/>
        </w:rPr>
      </w:pPr>
      <w:r>
        <w:rPr>
          <w:lang w:eastAsia="ko-KR"/>
        </w:rPr>
        <w:t>[2]</w:t>
      </w:r>
      <w:r>
        <w:rPr>
          <w:lang w:eastAsia="ko-KR"/>
        </w:rPr>
        <w:tab/>
      </w:r>
      <w:r>
        <w:t>3GPP T</w:t>
      </w:r>
      <w:r>
        <w:rPr>
          <w:lang w:eastAsia="ko-KR"/>
        </w:rPr>
        <w:t>S</w:t>
      </w:r>
      <w:r>
        <w:t> </w:t>
      </w:r>
      <w:r>
        <w:rPr>
          <w:lang w:eastAsia="ko-KR"/>
        </w:rPr>
        <w:t>38.101-1: "NR; User Equipment (UE) radio transmission and reception; Part 1: Range 1 Standalone".</w:t>
      </w:r>
    </w:p>
    <w:p w14:paraId="0C2FF9D4" w14:textId="77777777" w:rsidR="00654648" w:rsidRDefault="00DF33FC">
      <w:pPr>
        <w:pStyle w:val="EX"/>
        <w:rPr>
          <w:lang w:eastAsia="ko-KR"/>
        </w:rPr>
      </w:pPr>
      <w:r>
        <w:rPr>
          <w:lang w:eastAsia="ko-KR"/>
        </w:rPr>
        <w:t>[3]</w:t>
      </w:r>
      <w:r>
        <w:rPr>
          <w:lang w:eastAsia="ko-KR"/>
        </w:rPr>
        <w:tab/>
      </w:r>
      <w:r>
        <w:t>3GPP T</w:t>
      </w:r>
      <w:r>
        <w:rPr>
          <w:lang w:eastAsia="ko-KR"/>
        </w:rPr>
        <w:t>S</w:t>
      </w:r>
      <w:r>
        <w:t> </w:t>
      </w:r>
      <w:r>
        <w:rPr>
          <w:lang w:eastAsia="ko-KR"/>
        </w:rPr>
        <w:t>38.101-2: "NR; User Equipment (UE) radio transmission and reception; Part 2: Range 2 Standalone".</w:t>
      </w:r>
    </w:p>
    <w:p w14:paraId="278FEB52" w14:textId="77777777" w:rsidR="00654648" w:rsidRDefault="00DF33FC">
      <w:pPr>
        <w:pStyle w:val="EX"/>
      </w:pPr>
      <w:r>
        <w:rPr>
          <w:lang w:eastAsia="ko-KR"/>
        </w:rPr>
        <w:t>[</w:t>
      </w:r>
      <w:r>
        <w:rPr>
          <w:lang w:val="en-US" w:eastAsia="zh-CN"/>
        </w:rPr>
        <w:t>4</w:t>
      </w:r>
      <w:r>
        <w:rPr>
          <w:lang w:eastAsia="ko-KR"/>
        </w:rPr>
        <w:t>]</w:t>
      </w:r>
      <w:r>
        <w:rPr>
          <w:lang w:eastAsia="ko-KR"/>
        </w:rPr>
        <w:tab/>
        <w:t>3GPP TS 38.101-</w:t>
      </w:r>
      <w:r>
        <w:rPr>
          <w:rFonts w:eastAsia="Malgun Gothic"/>
          <w:lang w:val="en-US" w:eastAsia="ko-KR"/>
        </w:rPr>
        <w:t>3</w:t>
      </w:r>
      <w:r>
        <w:rPr>
          <w:lang w:eastAsia="ko-KR"/>
        </w:rPr>
        <w:t xml:space="preserve">: "NR; User Equipment (UE) radio transmission and reception; Part </w:t>
      </w:r>
      <w:r>
        <w:rPr>
          <w:rFonts w:eastAsia="Malgun Gothic"/>
          <w:lang w:val="en-US" w:eastAsia="ko-KR"/>
        </w:rPr>
        <w:t>3</w:t>
      </w:r>
      <w:r>
        <w:rPr>
          <w:lang w:eastAsia="ko-KR"/>
        </w:rPr>
        <w:t xml:space="preserve">: </w:t>
      </w:r>
      <w:r>
        <w:rPr>
          <w:rFonts w:eastAsia="Malgun Gothic"/>
          <w:lang w:eastAsia="ko-KR"/>
        </w:rPr>
        <w:t xml:space="preserve"> Range 1 and Range 2 Interworking operation with other radios</w:t>
      </w:r>
      <w:r>
        <w:rPr>
          <w:lang w:eastAsia="ko-KR"/>
        </w:rPr>
        <w:t>".</w:t>
      </w:r>
    </w:p>
    <w:p w14:paraId="57437032" w14:textId="77777777" w:rsidR="00654648" w:rsidRDefault="00DF33FC">
      <w:pPr>
        <w:pStyle w:val="1"/>
      </w:pPr>
      <w:bookmarkStart w:id="24" w:name="definitions"/>
      <w:bookmarkStart w:id="25" w:name="_Toc136288089"/>
      <w:bookmarkEnd w:id="24"/>
      <w:r>
        <w:t>3</w:t>
      </w:r>
      <w:r>
        <w:tab/>
        <w:t>Definitions of terms, symbols and abbreviations</w:t>
      </w:r>
      <w:bookmarkEnd w:id="25"/>
    </w:p>
    <w:p w14:paraId="51340BF9" w14:textId="77777777" w:rsidR="00654648" w:rsidRDefault="00DF33FC">
      <w:pPr>
        <w:pStyle w:val="21"/>
      </w:pPr>
      <w:bookmarkStart w:id="26" w:name="_Toc136288090"/>
      <w:r>
        <w:t>3.1</w:t>
      </w:r>
      <w:r>
        <w:tab/>
        <w:t>Terms</w:t>
      </w:r>
      <w:bookmarkEnd w:id="26"/>
    </w:p>
    <w:p w14:paraId="54BC392E" w14:textId="77777777" w:rsidR="00654648" w:rsidRDefault="00DF33FC">
      <w:r>
        <w:t>For the purposes of the present document, the terms given in TR 21.905 [1] and the following apply. A term defined in the present document takes precedence over the definition of the same term, if any, in TR 21.905 [1].</w:t>
      </w:r>
    </w:p>
    <w:p w14:paraId="53EA7EDD" w14:textId="77777777" w:rsidR="00654648" w:rsidRDefault="00DF33FC">
      <w:r>
        <w:rPr>
          <w:b/>
        </w:rPr>
        <w:t>Carrier aggregation</w:t>
      </w:r>
      <w:r>
        <w:t>: Aggregation of two or more component carriers in order to support wider transmission bandwidths.</w:t>
      </w:r>
    </w:p>
    <w:p w14:paraId="6611C65D" w14:textId="77777777" w:rsidR="00654648" w:rsidRDefault="00DF33FC">
      <w:r>
        <w:rPr>
          <w:b/>
        </w:rPr>
        <w:t>Inter-band carrier aggregation:</w:t>
      </w:r>
      <w:r>
        <w:t xml:space="preserve"> Carrier aggregation of component carriers in different operating bands.</w:t>
      </w:r>
    </w:p>
    <w:p w14:paraId="52F3D512" w14:textId="77777777" w:rsidR="00654648" w:rsidRDefault="00DF33FC">
      <w:pPr>
        <w:pStyle w:val="NO"/>
        <w:ind w:left="0" w:firstLine="0"/>
      </w:pPr>
      <w:r>
        <w:t>NOTE:</w:t>
      </w:r>
      <w:r>
        <w:tab/>
        <w:t>Carriers aggregated in each band can be contiguous or non-contiguous.</w:t>
      </w:r>
    </w:p>
    <w:p w14:paraId="6F41F3F8" w14:textId="77777777" w:rsidR="00654648" w:rsidRDefault="00DF33FC">
      <w:pPr>
        <w:pStyle w:val="21"/>
      </w:pPr>
      <w:bookmarkStart w:id="27" w:name="_Toc136288091"/>
      <w:r>
        <w:t>3.2</w:t>
      </w:r>
      <w:r>
        <w:tab/>
        <w:t>Symbols</w:t>
      </w:r>
      <w:bookmarkEnd w:id="27"/>
    </w:p>
    <w:p w14:paraId="50396887" w14:textId="77777777" w:rsidR="00654648" w:rsidRDefault="00DF33FC">
      <w:pPr>
        <w:keepNext/>
      </w:pPr>
      <w:r>
        <w:t>For the purposes of the present document, the following symbols apply:</w:t>
      </w:r>
    </w:p>
    <w:p w14:paraId="456BF190" w14:textId="77777777" w:rsidR="00654648" w:rsidRDefault="00DF33FC">
      <w:pPr>
        <w:pStyle w:val="EW"/>
      </w:pPr>
      <w:r>
        <w:t>ΔR</w:t>
      </w:r>
      <w:r>
        <w:rPr>
          <w:vertAlign w:val="subscript"/>
        </w:rPr>
        <w:t>IB,c</w:t>
      </w:r>
      <w:r>
        <w:rPr>
          <w:vertAlign w:val="subscript"/>
        </w:rPr>
        <w:tab/>
      </w:r>
      <w:r>
        <w:t xml:space="preserve">Allowed reference sensitivity relaxation due to support for inter-band CA operation, for serving cell </w:t>
      </w:r>
      <w:r>
        <w:rPr>
          <w:i/>
        </w:rPr>
        <w:t>c</w:t>
      </w:r>
    </w:p>
    <w:p w14:paraId="591EF814" w14:textId="77777777" w:rsidR="00654648" w:rsidRDefault="00DF33FC">
      <w:pPr>
        <w:pStyle w:val="EW"/>
      </w:pPr>
      <w:r>
        <w:t>ΔT</w:t>
      </w:r>
      <w:r>
        <w:rPr>
          <w:vertAlign w:val="subscript"/>
        </w:rPr>
        <w:t>IB,c</w:t>
      </w:r>
      <w:r>
        <w:rPr>
          <w:vertAlign w:val="subscript"/>
        </w:rPr>
        <w:tab/>
      </w:r>
      <w:r>
        <w:t xml:space="preserve">Allowed maximum configured output power relaxation due to support for inter-band CA operation, inter-band </w:t>
      </w:r>
      <w:r>
        <w:rPr>
          <w:rFonts w:hint="eastAsia"/>
          <w:lang w:eastAsia="zh-CN"/>
        </w:rPr>
        <w:t>NR</w:t>
      </w:r>
      <w:r>
        <w:rPr>
          <w:lang w:eastAsia="zh-CN"/>
        </w:rPr>
        <w:t>-DC</w:t>
      </w:r>
      <w:r>
        <w:t xml:space="preserve"> operation and due to support for SUL operations, for serving cell </w:t>
      </w:r>
      <w:r>
        <w:rPr>
          <w:i/>
        </w:rPr>
        <w:t>c</w:t>
      </w:r>
    </w:p>
    <w:p w14:paraId="141FFE25" w14:textId="77777777" w:rsidR="00654648" w:rsidRDefault="00654648">
      <w:pPr>
        <w:pStyle w:val="EW"/>
      </w:pPr>
    </w:p>
    <w:p w14:paraId="2A6593FB" w14:textId="77777777" w:rsidR="00654648" w:rsidRDefault="00DF33FC">
      <w:pPr>
        <w:pStyle w:val="21"/>
      </w:pPr>
      <w:bookmarkStart w:id="28" w:name="_Toc136288092"/>
      <w:r>
        <w:t>3.3</w:t>
      </w:r>
      <w:r>
        <w:tab/>
        <w:t>Abbreviations</w:t>
      </w:r>
      <w:bookmarkEnd w:id="28"/>
    </w:p>
    <w:p w14:paraId="15EAC30D" w14:textId="77777777" w:rsidR="00654648" w:rsidRDefault="00DF33FC">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6A498C68" w14:textId="77777777" w:rsidR="00654648" w:rsidRDefault="00DF33FC">
      <w:pPr>
        <w:pStyle w:val="EW"/>
      </w:pPr>
      <w:r>
        <w:t>BS</w:t>
      </w:r>
      <w:r>
        <w:tab/>
        <w:t>Base Station</w:t>
      </w:r>
    </w:p>
    <w:p w14:paraId="229C64F3" w14:textId="77777777" w:rsidR="00654648" w:rsidRDefault="00DF33FC">
      <w:pPr>
        <w:pStyle w:val="EW"/>
      </w:pPr>
      <w:r>
        <w:t>CA</w:t>
      </w:r>
      <w:r>
        <w:tab/>
        <w:t xml:space="preserve">Carrier Aggregation </w:t>
      </w:r>
    </w:p>
    <w:p w14:paraId="64D978B8" w14:textId="77777777" w:rsidR="00654648" w:rsidRDefault="00DF33FC">
      <w:pPr>
        <w:pStyle w:val="EW"/>
      </w:pPr>
      <w:r>
        <w:lastRenderedPageBreak/>
        <w:t>DC</w:t>
      </w:r>
      <w:r>
        <w:tab/>
        <w:t>Dual Connectivity</w:t>
      </w:r>
    </w:p>
    <w:p w14:paraId="05F91EC3" w14:textId="77777777" w:rsidR="00654648" w:rsidRDefault="00DF33FC">
      <w:pPr>
        <w:pStyle w:val="EW"/>
      </w:pPr>
      <w:r>
        <w:t>DL</w:t>
      </w:r>
      <w:r>
        <w:tab/>
        <w:t>DownLink</w:t>
      </w:r>
    </w:p>
    <w:p w14:paraId="411DD23E" w14:textId="77777777" w:rsidR="00654648" w:rsidRDefault="00DF33FC">
      <w:pPr>
        <w:pStyle w:val="EW"/>
      </w:pPr>
      <w:r>
        <w:t>FDD</w:t>
      </w:r>
      <w:r>
        <w:tab/>
        <w:t>Frequency Division Duplex</w:t>
      </w:r>
    </w:p>
    <w:p w14:paraId="30175F3A" w14:textId="77777777" w:rsidR="00654648" w:rsidRDefault="00DF33FC">
      <w:pPr>
        <w:pStyle w:val="EW"/>
      </w:pPr>
      <w:r>
        <w:t>IMD</w:t>
      </w:r>
      <w:r>
        <w:tab/>
        <w:t>Inter-modulation</w:t>
      </w:r>
    </w:p>
    <w:p w14:paraId="0BAD1196" w14:textId="77777777" w:rsidR="00654648" w:rsidRDefault="00DF33FC">
      <w:pPr>
        <w:pStyle w:val="EW"/>
      </w:pPr>
      <w:r>
        <w:t>MSD</w:t>
      </w:r>
      <w:r>
        <w:tab/>
        <w:t>Maximum Sensitivity Deduction</w:t>
      </w:r>
    </w:p>
    <w:p w14:paraId="09884EFC" w14:textId="77777777" w:rsidR="00654648" w:rsidRDefault="00DF33FC">
      <w:pPr>
        <w:pStyle w:val="EW"/>
      </w:pPr>
      <w:r>
        <w:t>SCS</w:t>
      </w:r>
      <w:r>
        <w:tab/>
        <w:t>Subcarrier spacing</w:t>
      </w:r>
    </w:p>
    <w:p w14:paraId="4D4AC275" w14:textId="77777777" w:rsidR="00654648" w:rsidRDefault="00DF33FC">
      <w:pPr>
        <w:pStyle w:val="EW"/>
      </w:pPr>
      <w:r>
        <w:t>TDD</w:t>
      </w:r>
      <w:r>
        <w:tab/>
        <w:t>Time Division Duplex</w:t>
      </w:r>
    </w:p>
    <w:p w14:paraId="4812E316" w14:textId="77777777" w:rsidR="00654648" w:rsidRDefault="00DF33FC">
      <w:pPr>
        <w:pStyle w:val="EW"/>
      </w:pPr>
      <w:r>
        <w:t>UE</w:t>
      </w:r>
      <w:r>
        <w:tab/>
        <w:t>User Equipment</w:t>
      </w:r>
    </w:p>
    <w:p w14:paraId="179EA201" w14:textId="77777777" w:rsidR="00654648" w:rsidRDefault="00DF33FC">
      <w:pPr>
        <w:pStyle w:val="EW"/>
      </w:pPr>
      <w:r>
        <w:t>UL</w:t>
      </w:r>
      <w:r>
        <w:tab/>
        <w:t>UpLink</w:t>
      </w:r>
    </w:p>
    <w:p w14:paraId="3BB9C021" w14:textId="77777777" w:rsidR="00654648" w:rsidRDefault="00654648">
      <w:pPr>
        <w:pStyle w:val="EW"/>
      </w:pPr>
    </w:p>
    <w:p w14:paraId="600C7B91" w14:textId="77777777" w:rsidR="00654648" w:rsidRDefault="00DF33FC">
      <w:pPr>
        <w:pStyle w:val="1"/>
      </w:pPr>
      <w:bookmarkStart w:id="29" w:name="clause4"/>
      <w:bookmarkStart w:id="30" w:name="_Toc136288093"/>
      <w:bookmarkEnd w:id="29"/>
      <w:r>
        <w:t>4</w:t>
      </w:r>
      <w:r>
        <w:tab/>
        <w:t>Background</w:t>
      </w:r>
      <w:bookmarkEnd w:id="30"/>
    </w:p>
    <w:p w14:paraId="59ED51C0" w14:textId="77777777" w:rsidR="00654648" w:rsidRDefault="00DF33FC">
      <w:pPr>
        <w:pStyle w:val="21"/>
      </w:pPr>
      <w:bookmarkStart w:id="31" w:name="_Toc136288094"/>
      <w:r>
        <w:t>4.1</w:t>
      </w:r>
      <w:r>
        <w:tab/>
        <w:t>Introduction</w:t>
      </w:r>
      <w:bookmarkEnd w:id="31"/>
    </w:p>
    <w:p w14:paraId="0066180F" w14:textId="2045434A" w:rsidR="00654648" w:rsidRDefault="00DF33FC">
      <w:r>
        <w:t xml:space="preserve">The present document is a technical report for </w:t>
      </w:r>
      <w:r>
        <w:rPr>
          <w:rFonts w:hint="eastAsia"/>
          <w:lang w:val="en-US" w:eastAsia="zh-CN"/>
        </w:rPr>
        <w:t xml:space="preserve">NR </w:t>
      </w:r>
      <w:r>
        <w:rPr>
          <w:rFonts w:cs="v5.0.0" w:hint="eastAsia"/>
          <w:lang w:eastAsia="ja-JP"/>
        </w:rPr>
        <w:t>inter-band</w:t>
      </w:r>
      <w:r>
        <w:rPr>
          <w:rFonts w:cs="v5.0.0" w:hint="eastAsia"/>
          <w:lang w:val="en-US" w:eastAsia="zh-CN"/>
        </w:rPr>
        <w:t xml:space="preserve"> </w:t>
      </w:r>
      <w:r>
        <w:rPr>
          <w:rFonts w:cs="v5.0.0" w:hint="eastAsia"/>
          <w:lang w:eastAsia="ja-JP"/>
        </w:rPr>
        <w:t>CA</w:t>
      </w:r>
      <w:r>
        <w:rPr>
          <w:rFonts w:cs="v5.0.0" w:hint="eastAsia"/>
          <w:lang w:val="en-US" w:eastAsia="zh-CN"/>
        </w:rPr>
        <w:t xml:space="preserve"> and DC for 3 bands DL with </w:t>
      </w:r>
      <w:r w:rsidR="00AB2570">
        <w:rPr>
          <w:rFonts w:cs="v5.0.0"/>
          <w:lang w:val="en-US" w:eastAsia="zh-CN"/>
        </w:rPr>
        <w:t xml:space="preserve">up to </w:t>
      </w:r>
      <w:r>
        <w:rPr>
          <w:rFonts w:cs="v5.0.0" w:hint="eastAsia"/>
          <w:lang w:val="en-US" w:eastAsia="zh-CN"/>
        </w:rPr>
        <w:t>2 bands UL under</w:t>
      </w:r>
      <w:r>
        <w:t xml:space="preserve"> </w:t>
      </w:r>
      <w:r>
        <w:rPr>
          <w:rFonts w:eastAsia="宋体" w:hint="eastAsia"/>
          <w:lang w:eastAsia="zh-CN"/>
        </w:rPr>
        <w:t>Rel-</w:t>
      </w:r>
      <w:r w:rsidR="00AB2570">
        <w:rPr>
          <w:rFonts w:eastAsia="宋体" w:hint="eastAsia"/>
          <w:lang w:eastAsia="zh-CN"/>
        </w:rPr>
        <w:t>1</w:t>
      </w:r>
      <w:r w:rsidR="00AB2570">
        <w:rPr>
          <w:rFonts w:eastAsia="宋体"/>
          <w:lang w:eastAsia="zh-CN"/>
        </w:rPr>
        <w:t>8</w:t>
      </w:r>
      <w:r w:rsidR="00AB2570">
        <w:t xml:space="preserve"> </w:t>
      </w:r>
      <w:r>
        <w:t xml:space="preserve">time frame. The document covers </w:t>
      </w:r>
      <w:r>
        <w:rPr>
          <w:rFonts w:eastAsia="宋体" w:hint="eastAsia"/>
          <w:lang w:val="en-US" w:eastAsia="zh-CN"/>
        </w:rPr>
        <w:t xml:space="preserve">the RF requirements for </w:t>
      </w:r>
      <w:r>
        <w:t>each band combination specific issues (i.e. one sub-clause defined per band combination)</w:t>
      </w:r>
      <w:r>
        <w:rPr>
          <w:rFonts w:eastAsia="宋体" w:hint="eastAsia"/>
          <w:lang w:val="en-US" w:eastAsia="zh-CN"/>
        </w:rPr>
        <w:t xml:space="preserve"> including:</w:t>
      </w:r>
    </w:p>
    <w:p w14:paraId="67B59ABD" w14:textId="75B5EBB9" w:rsidR="00654648" w:rsidRDefault="00DF33FC">
      <w:pPr>
        <w:rPr>
          <w:rFonts w:eastAsia="宋体"/>
          <w:lang w:val="en-US" w:eastAsia="zh-CN"/>
        </w:rPr>
      </w:pPr>
      <w:r>
        <w:rPr>
          <w:rFonts w:eastAsia="宋体"/>
          <w:lang w:val="en-US" w:eastAsia="zh-CN"/>
        </w:rPr>
        <w:t xml:space="preserve">1:  </w:t>
      </w:r>
      <w:r>
        <w:rPr>
          <w:rFonts w:eastAsia="宋体" w:hint="eastAsia"/>
          <w:lang w:val="en-US" w:eastAsia="zh-CN"/>
        </w:rPr>
        <w:t>C</w:t>
      </w:r>
      <w:r>
        <w:rPr>
          <w:rFonts w:eastAsia="宋体"/>
          <w:lang w:val="en-US" w:eastAsia="zh-CN"/>
        </w:rPr>
        <w:t xml:space="preserve">ommon issues for both 1 band UL and 2 bands UL NR CA, including </w:t>
      </w:r>
      <w:r w:rsidR="00AB2570">
        <w:rPr>
          <w:rFonts w:eastAsia="宋体"/>
          <w:lang w:val="en-US" w:eastAsia="zh-CN"/>
        </w:rPr>
        <w:t>∆</w:t>
      </w:r>
      <w:r>
        <w:rPr>
          <w:rFonts w:eastAsia="宋体"/>
          <w:lang w:val="en-US" w:eastAsia="zh-CN"/>
        </w:rPr>
        <w:t>T</w:t>
      </w:r>
      <w:r w:rsidR="00784538">
        <w:rPr>
          <w:rFonts w:eastAsia="宋体"/>
          <w:vertAlign w:val="subscript"/>
          <w:lang w:val="en-US" w:eastAsia="zh-CN"/>
        </w:rPr>
        <w:t>IB</w:t>
      </w:r>
      <w:r>
        <w:rPr>
          <w:rFonts w:eastAsia="宋体"/>
          <w:lang w:val="en-US" w:eastAsia="zh-CN"/>
        </w:rPr>
        <w:t xml:space="preserve"> and </w:t>
      </w:r>
      <w:r w:rsidR="00AB2570">
        <w:rPr>
          <w:rFonts w:eastAsia="宋体"/>
          <w:lang w:val="en-US" w:eastAsia="zh-CN"/>
        </w:rPr>
        <w:t>∆</w:t>
      </w:r>
      <w:r>
        <w:rPr>
          <w:rFonts w:eastAsia="宋体"/>
          <w:lang w:val="en-US" w:eastAsia="zh-CN"/>
        </w:rPr>
        <w:t>R</w:t>
      </w:r>
      <w:r w:rsidR="00784538">
        <w:rPr>
          <w:rFonts w:eastAsia="宋体"/>
          <w:vertAlign w:val="subscript"/>
          <w:lang w:val="en-US" w:eastAsia="zh-CN"/>
        </w:rPr>
        <w:t>IB</w:t>
      </w:r>
      <w:r>
        <w:rPr>
          <w:rFonts w:eastAsia="宋体" w:hint="eastAsia"/>
          <w:lang w:val="en-US" w:eastAsia="zh-CN"/>
        </w:rPr>
        <w:t xml:space="preserve"> requirements</w:t>
      </w:r>
      <w:r>
        <w:rPr>
          <w:rFonts w:eastAsia="宋体"/>
          <w:lang w:val="en-US" w:eastAsia="zh-CN"/>
        </w:rPr>
        <w:t>.</w:t>
      </w:r>
    </w:p>
    <w:p w14:paraId="3CFE33B5" w14:textId="77777777" w:rsidR="00654648" w:rsidRDefault="00DF33FC">
      <w:pPr>
        <w:rPr>
          <w:rFonts w:eastAsia="宋体"/>
          <w:lang w:val="en-US" w:eastAsia="zh-CN"/>
        </w:rPr>
      </w:pPr>
      <w:r>
        <w:rPr>
          <w:rFonts w:eastAsia="宋体"/>
          <w:lang w:val="en-US" w:eastAsia="zh-CN"/>
        </w:rPr>
        <w:t xml:space="preserve">2:  2 bands UL NR CA specific issues, </w:t>
      </w:r>
      <w:r>
        <w:rPr>
          <w:rFonts w:eastAsia="宋体" w:hint="eastAsia"/>
          <w:lang w:val="en-US" w:eastAsia="zh-CN"/>
        </w:rPr>
        <w:t>including</w:t>
      </w:r>
      <w:r>
        <w:rPr>
          <w:rFonts w:eastAsia="宋体"/>
          <w:lang w:val="en-US" w:eastAsia="zh-CN"/>
        </w:rPr>
        <w:t xml:space="preserve"> MSD caused by IMD issue, etc.</w:t>
      </w:r>
    </w:p>
    <w:p w14:paraId="7F126FF5" w14:textId="0CE54D97" w:rsidR="00654648" w:rsidRDefault="00DF33FC">
      <w:pPr>
        <w:rPr>
          <w:rFonts w:eastAsia="宋体"/>
          <w:lang w:val="en-US" w:eastAsia="zh-CN"/>
        </w:rPr>
      </w:pPr>
      <w:r>
        <w:rPr>
          <w:rFonts w:eastAsia="宋体" w:hint="eastAsia"/>
          <w:lang w:val="en-US" w:eastAsia="zh-CN"/>
        </w:rPr>
        <w:t>It shall be noted that n</w:t>
      </w:r>
      <w:r>
        <w:rPr>
          <w:rFonts w:eastAsia="宋体"/>
          <w:lang w:val="en-US" w:eastAsia="zh-CN"/>
        </w:rPr>
        <w:t xml:space="preserve">o new issue for inter-band NR DC combination, </w:t>
      </w:r>
      <w:r w:rsidR="00AB2570">
        <w:rPr>
          <w:rFonts w:eastAsia="宋体"/>
          <w:lang w:val="en-US" w:eastAsia="zh-CN"/>
        </w:rPr>
        <w:t xml:space="preserve">and </w:t>
      </w:r>
      <w:r>
        <w:rPr>
          <w:rFonts w:eastAsia="宋体"/>
          <w:lang w:val="en-US" w:eastAsia="zh-CN"/>
        </w:rPr>
        <w:t>the 2 bands UL NR CA spec</w:t>
      </w:r>
      <w:r>
        <w:rPr>
          <w:rFonts w:eastAsia="宋体" w:hint="eastAsia"/>
          <w:lang w:val="en-US" w:eastAsia="zh-CN"/>
        </w:rPr>
        <w:t>i</w:t>
      </w:r>
      <w:r>
        <w:rPr>
          <w:rFonts w:eastAsia="宋体"/>
          <w:lang w:val="en-US" w:eastAsia="zh-CN"/>
        </w:rPr>
        <w:t>fic issues shall be re-used.</w:t>
      </w:r>
    </w:p>
    <w:p w14:paraId="015DF59B" w14:textId="77777777" w:rsidR="00654648" w:rsidRDefault="00DF33FC">
      <w:pPr>
        <w:pStyle w:val="21"/>
      </w:pPr>
      <w:bookmarkStart w:id="32" w:name="_Toc136288095"/>
      <w:r>
        <w:t>4.2</w:t>
      </w:r>
      <w:r>
        <w:tab/>
        <w:t>TR Maintenance</w:t>
      </w:r>
      <w:bookmarkEnd w:id="32"/>
    </w:p>
    <w:p w14:paraId="0CA3E87E" w14:textId="77777777" w:rsidR="00654648" w:rsidRDefault="00DF33FC">
      <w:r>
        <w:t xml:space="preserve">A single company is responsible for introducing all approved TPs in the current TR, i.e. TR editor. However, it is the responsibility of the </w:t>
      </w:r>
      <w:r>
        <w:rPr>
          <w:lang w:eastAsia="zh-CN"/>
        </w:rPr>
        <w:t>contact person</w:t>
      </w:r>
      <w:r>
        <w:t xml:space="preserve"> of each </w:t>
      </w:r>
      <w:r>
        <w:rPr>
          <w:lang w:eastAsia="zh-CN"/>
        </w:rPr>
        <w:t>band combination</w:t>
      </w:r>
      <w:r>
        <w:t xml:space="preserve"> to ensure that the TPs related to the </w:t>
      </w:r>
      <w:r>
        <w:rPr>
          <w:lang w:eastAsia="zh-CN"/>
        </w:rPr>
        <w:t>band combination</w:t>
      </w:r>
      <w:r>
        <w:t xml:space="preserve"> have been implemented.</w:t>
      </w:r>
    </w:p>
    <w:p w14:paraId="071AF18F" w14:textId="77777777" w:rsidR="00654648" w:rsidRDefault="00DF33FC">
      <w:pPr>
        <w:pStyle w:val="EditorsNote"/>
        <w:overflowPunct w:val="0"/>
        <w:autoSpaceDE w:val="0"/>
        <w:autoSpaceDN w:val="0"/>
        <w:adjustRightInd w:val="0"/>
        <w:ind w:left="284" w:firstLine="0"/>
        <w:textAlignment w:val="baseline"/>
        <w:rPr>
          <w:rFonts w:eastAsia="Times New Roman"/>
          <w:lang w:eastAsia="en-GB"/>
        </w:rPr>
      </w:pPr>
      <w:r>
        <w:rPr>
          <w:rFonts w:eastAsia="Times New Roman" w:hint="eastAsia"/>
          <w:lang w:eastAsia="en-GB"/>
        </w:rPr>
        <w:t xml:space="preserve">Editor's note: It is not recommended to bring TP to TR </w:t>
      </w:r>
      <w:bookmarkStart w:id="33" w:name="OLE_LINK15"/>
      <w:r>
        <w:rPr>
          <w:rFonts w:eastAsia="Times New Roman" w:hint="eastAsia"/>
          <w:lang w:eastAsia="en-GB"/>
        </w:rPr>
        <w:t>for the following cases</w:t>
      </w:r>
      <w:bookmarkEnd w:id="33"/>
      <w:r>
        <w:rPr>
          <w:rFonts w:eastAsia="Times New Roman" w:hint="eastAsia"/>
          <w:lang w:eastAsia="en-GB"/>
        </w:rPr>
        <w:t>:</w:t>
      </w:r>
    </w:p>
    <w:p w14:paraId="2FB1BA61" w14:textId="3AE875B7" w:rsidR="00654648" w:rsidRDefault="00DF33FC">
      <w:pPr>
        <w:pStyle w:val="EditorsNote"/>
        <w:overflowPunct w:val="0"/>
        <w:autoSpaceDE w:val="0"/>
        <w:autoSpaceDN w:val="0"/>
        <w:adjustRightInd w:val="0"/>
        <w:ind w:left="283" w:firstLine="0"/>
        <w:textAlignment w:val="baseline"/>
        <w:rPr>
          <w:rFonts w:eastAsia="Times New Roman"/>
          <w:lang w:eastAsia="en-GB"/>
        </w:rPr>
      </w:pPr>
      <w:r>
        <w:rPr>
          <w:rFonts w:eastAsia="Times New Roman" w:hint="eastAsia"/>
          <w:lang w:eastAsia="en-GB"/>
        </w:rPr>
        <w:t>1.</w:t>
      </w:r>
      <w:r>
        <w:rPr>
          <w:rFonts w:eastAsia="Times New Roman"/>
          <w:lang w:eastAsia="en-GB"/>
        </w:rPr>
        <w:t xml:space="preserve">  </w:t>
      </w:r>
      <w:r>
        <w:rPr>
          <w:rFonts w:eastAsia="Times New Roman" w:hint="eastAsia"/>
          <w:lang w:eastAsia="en-GB"/>
        </w:rPr>
        <w:t xml:space="preserve"> NR CA configurations with additional BCS other than BCS0</w:t>
      </w:r>
      <w:r w:rsidR="00784538">
        <w:rPr>
          <w:rFonts w:eastAsia="Times New Roman"/>
          <w:lang w:eastAsia="en-GB"/>
        </w:rPr>
        <w:t xml:space="preserve"> </w:t>
      </w:r>
      <w:r>
        <w:rPr>
          <w:rFonts w:eastAsia="宋体" w:hint="eastAsia"/>
          <w:lang w:val="en-US" w:eastAsia="zh-CN"/>
        </w:rPr>
        <w:t>(</w:t>
      </w:r>
      <w:r>
        <w:rPr>
          <w:rFonts w:eastAsia="Times New Roman" w:hint="eastAsia"/>
          <w:lang w:eastAsia="en-GB"/>
        </w:rPr>
        <w:t>such as BCS1</w:t>
      </w:r>
      <w:r>
        <w:rPr>
          <w:rFonts w:eastAsia="宋体" w:hint="eastAsia"/>
          <w:lang w:val="en-US" w:eastAsia="zh-CN"/>
        </w:rPr>
        <w:t>) if there is no additional technical issue.</w:t>
      </w:r>
    </w:p>
    <w:p w14:paraId="5047D8A4" w14:textId="77777777" w:rsidR="00654648" w:rsidRDefault="00DF33FC">
      <w:pPr>
        <w:pStyle w:val="EditorsNote"/>
        <w:overflowPunct w:val="0"/>
        <w:autoSpaceDE w:val="0"/>
        <w:autoSpaceDN w:val="0"/>
        <w:adjustRightInd w:val="0"/>
        <w:ind w:left="1135" w:hanging="851"/>
        <w:textAlignment w:val="baseline"/>
        <w:rPr>
          <w:rFonts w:eastAsia="Times New Roman"/>
          <w:lang w:eastAsia="en-GB"/>
        </w:rPr>
      </w:pPr>
      <w:r>
        <w:rPr>
          <w:rFonts w:eastAsia="Times New Roman"/>
          <w:lang w:eastAsia="en-GB"/>
        </w:rPr>
        <w:t>2</w:t>
      </w:r>
      <w:r>
        <w:rPr>
          <w:rFonts w:eastAsia="Times New Roman" w:hint="eastAsia"/>
          <w:lang w:eastAsia="en-GB"/>
        </w:rPr>
        <w:t>.</w:t>
      </w:r>
      <w:r>
        <w:rPr>
          <w:rFonts w:eastAsia="Times New Roman"/>
          <w:lang w:eastAsia="en-GB"/>
        </w:rPr>
        <w:t xml:space="preserve">  </w:t>
      </w:r>
      <w:r>
        <w:rPr>
          <w:rFonts w:eastAsia="Times New Roman" w:hint="eastAsia"/>
          <w:lang w:eastAsia="en-GB"/>
        </w:rPr>
        <w:t xml:space="preserve"> High order DL NR CA configurations, such as DL NR CA configuration CA_nXA-nY</w:t>
      </w:r>
      <w:r>
        <w:rPr>
          <w:rFonts w:eastAsia="Times New Roman"/>
          <w:lang w:eastAsia="en-GB"/>
        </w:rPr>
        <w:t>A-nZC</w:t>
      </w:r>
    </w:p>
    <w:p w14:paraId="6F4EF304" w14:textId="77777777" w:rsidR="00654648" w:rsidRDefault="00DF33FC">
      <w:pPr>
        <w:pStyle w:val="1"/>
      </w:pPr>
      <w:bookmarkStart w:id="34" w:name="_Toc136288096"/>
      <w:r>
        <w:t>5</w:t>
      </w:r>
      <w:r>
        <w:tab/>
      </w:r>
      <w:r>
        <w:rPr>
          <w:rFonts w:cs="Arial"/>
          <w:lang w:val="en-US" w:eastAsia="zh-CN"/>
        </w:rPr>
        <w:t>Both bands within FR1 Carrier Aggregation</w:t>
      </w:r>
      <w:r>
        <w:rPr>
          <w:rFonts w:cs="Arial"/>
        </w:rPr>
        <w:t>: Specific Band Combination Part</w:t>
      </w:r>
      <w:bookmarkEnd w:id="34"/>
    </w:p>
    <w:p w14:paraId="42CDC41C" w14:textId="77777777" w:rsidR="00654648" w:rsidRDefault="00DF33FC">
      <w:pPr>
        <w:pStyle w:val="21"/>
      </w:pPr>
      <w:bookmarkStart w:id="35" w:name="_Toc136288097"/>
      <w:r>
        <w:t>5.</w:t>
      </w:r>
      <w:r>
        <w:rPr>
          <w:rFonts w:hint="eastAsia"/>
          <w:lang w:eastAsia="zh-CN"/>
        </w:rPr>
        <w:t>x</w:t>
      </w:r>
      <w:r>
        <w:tab/>
        <w:t>CA_nX-nY-nZ</w:t>
      </w:r>
      <w:bookmarkEnd w:id="35"/>
    </w:p>
    <w:p w14:paraId="6AE93020" w14:textId="77777777" w:rsidR="00654648" w:rsidRDefault="00DF33FC">
      <w:pPr>
        <w:pStyle w:val="31"/>
        <w:rPr>
          <w:rFonts w:cs="Arial"/>
          <w:szCs w:val="28"/>
          <w:lang w:val="en-US" w:eastAsia="zh-CN"/>
        </w:rPr>
      </w:pPr>
      <w:bookmarkStart w:id="36" w:name="_Toc83580305"/>
      <w:bookmarkStart w:id="37" w:name="_Toc69083977"/>
      <w:bookmarkStart w:id="38" w:name="_Toc75466983"/>
      <w:bookmarkStart w:id="39" w:name="_Toc61367241"/>
      <w:bookmarkStart w:id="40" w:name="_Toc84413423"/>
      <w:bookmarkStart w:id="41" w:name="_Toc68230564"/>
      <w:bookmarkStart w:id="42" w:name="_Toc37251223"/>
      <w:bookmarkStart w:id="43" w:name="_Toc45888601"/>
      <w:bookmarkStart w:id="44" w:name="_Toc76717995"/>
      <w:bookmarkStart w:id="45" w:name="_Toc45888002"/>
      <w:bookmarkStart w:id="46" w:name="_Toc61372624"/>
      <w:bookmarkStart w:id="47" w:name="_Toc36107464"/>
      <w:bookmarkStart w:id="48" w:name="_Toc29802722"/>
      <w:bookmarkStart w:id="49" w:name="_Toc29802097"/>
      <w:bookmarkStart w:id="50" w:name="_Toc29801673"/>
      <w:bookmarkStart w:id="51" w:name="_Toc84404814"/>
      <w:bookmarkStart w:id="52" w:name="_Toc76509005"/>
      <w:bookmarkStart w:id="53" w:name="_Toc136288098"/>
      <w:r>
        <w:t>5.x.1</w:t>
      </w:r>
      <w:r>
        <w:tab/>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r>
        <w:rPr>
          <w:rFonts w:cs="Arial"/>
          <w:szCs w:val="28"/>
          <w:lang w:val="en-US" w:eastAsia="zh-CN"/>
        </w:rPr>
        <w:t>Common for 1 band UL and 2 bands UL CA</w:t>
      </w:r>
      <w:bookmarkEnd w:id="53"/>
    </w:p>
    <w:p w14:paraId="0EE8202F" w14:textId="77777777" w:rsidR="00654648" w:rsidRDefault="00DF33FC">
      <w:pPr>
        <w:pStyle w:val="41"/>
      </w:pPr>
      <w:bookmarkStart w:id="54" w:name="_Toc45888004"/>
      <w:bookmarkStart w:id="55" w:name="_Toc76509007"/>
      <w:bookmarkStart w:id="56" w:name="_Toc61367243"/>
      <w:bookmarkStart w:id="57" w:name="_Toc45888603"/>
      <w:bookmarkStart w:id="58" w:name="_Toc83580307"/>
      <w:bookmarkStart w:id="59" w:name="_Toc84404816"/>
      <w:bookmarkStart w:id="60" w:name="_Toc75466985"/>
      <w:bookmarkStart w:id="61" w:name="_Toc84413425"/>
      <w:bookmarkStart w:id="62" w:name="_Toc61372626"/>
      <w:bookmarkStart w:id="63" w:name="_Toc76717997"/>
      <w:bookmarkStart w:id="64" w:name="_Toc68230566"/>
      <w:bookmarkStart w:id="65" w:name="_Toc69083979"/>
      <w:bookmarkStart w:id="66" w:name="_Toc136288099"/>
      <w:r>
        <w:t>5.x.1.1</w:t>
      </w:r>
      <w:r>
        <w:tab/>
      </w:r>
      <w:bookmarkStart w:id="67" w:name="OLE_LINK19"/>
      <w:bookmarkEnd w:id="54"/>
      <w:bookmarkEnd w:id="55"/>
      <w:bookmarkEnd w:id="56"/>
      <w:bookmarkEnd w:id="57"/>
      <w:bookmarkEnd w:id="58"/>
      <w:bookmarkEnd w:id="59"/>
      <w:bookmarkEnd w:id="60"/>
      <w:bookmarkEnd w:id="61"/>
      <w:bookmarkEnd w:id="62"/>
      <w:bookmarkEnd w:id="63"/>
      <w:bookmarkEnd w:id="64"/>
      <w:bookmarkEnd w:id="65"/>
      <w:r>
        <w:rPr>
          <w:rFonts w:cs="Arial"/>
          <w:lang w:eastAsia="zh-CN"/>
        </w:rPr>
        <w:t>Operating b</w:t>
      </w:r>
      <w:bookmarkEnd w:id="67"/>
      <w:r>
        <w:rPr>
          <w:rFonts w:cs="Arial"/>
          <w:lang w:eastAsia="zh-CN"/>
        </w:rPr>
        <w:t>ands for CA</w:t>
      </w:r>
      <w:bookmarkEnd w:id="66"/>
    </w:p>
    <w:p w14:paraId="7A27558E" w14:textId="77777777" w:rsidR="00654648" w:rsidRDefault="00DF33FC">
      <w:pPr>
        <w:pStyle w:val="TH"/>
      </w:pPr>
      <w:bookmarkStart w:id="68" w:name="OLE_LINK18"/>
      <w:r>
        <w:rPr>
          <w:rFonts w:cs="Arial"/>
        </w:rPr>
        <w:t xml:space="preserve">Table </w:t>
      </w:r>
      <w:r>
        <w:rPr>
          <w:rFonts w:cs="Arial" w:hint="eastAsia"/>
          <w:lang w:val="en-US" w:eastAsia="zh-CN"/>
        </w:rPr>
        <w:t>5.x</w:t>
      </w:r>
      <w:r>
        <w:rPr>
          <w:rFonts w:cs="Arial"/>
          <w:lang w:eastAsia="zh-CN"/>
        </w:rPr>
        <w:t>.</w:t>
      </w:r>
      <w:r>
        <w:rPr>
          <w:rFonts w:cs="Arial"/>
          <w:lang w:val="en-US" w:eastAsia="zh-CN"/>
        </w:rPr>
        <w:t>1</w:t>
      </w:r>
      <w:r>
        <w:rPr>
          <w:rFonts w:cs="Arial"/>
          <w:lang w:eastAsia="zh-CN"/>
        </w:rPr>
        <w:t>.1</w:t>
      </w:r>
      <w:r>
        <w:rPr>
          <w:rFonts w:cs="Arial"/>
        </w:rPr>
        <w:t>-1</w:t>
      </w:r>
      <w: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654648" w14:paraId="6D495016" w14:textId="77777777">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bookmarkEnd w:id="68"/>
          <w:p w14:paraId="520A286A" w14:textId="77777777" w:rsidR="00654648" w:rsidRDefault="00DF33FC">
            <w:pPr>
              <w:pStyle w:val="TAH"/>
              <w:rPr>
                <w:rFonts w:eastAsia="Malgun Gothic" w:cs="Arial"/>
              </w:rPr>
            </w:pPr>
            <w:r>
              <w:rPr>
                <w:rFonts w:eastAsia="Malgun Gothic" w:cs="Arial"/>
                <w:lang w:eastAsia="ja-JP"/>
              </w:rPr>
              <w:t>NR</w:t>
            </w:r>
            <w:r>
              <w:rPr>
                <w:rFonts w:eastAsia="Malgun Gothic" w:cs="Arial"/>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6ABD3FD9" w14:textId="77777777" w:rsidR="00654648" w:rsidRDefault="00DF33FC">
            <w:pPr>
              <w:pStyle w:val="TAH"/>
              <w:rPr>
                <w:rFonts w:eastAsia="Malgun Gothic" w:cs="Arial"/>
              </w:rPr>
            </w:pPr>
            <w:r>
              <w:rPr>
                <w:rFonts w:eastAsia="Malgun Gothic" w:cs="Arial"/>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794763C3" w14:textId="77777777" w:rsidR="00654648" w:rsidRDefault="00DF33FC">
            <w:pPr>
              <w:pStyle w:val="TAH"/>
              <w:rPr>
                <w:rFonts w:eastAsia="Malgun Gothic" w:cs="Arial"/>
              </w:rPr>
            </w:pPr>
            <w:r>
              <w:rPr>
                <w:rFonts w:eastAsia="Malgun Gothic" w:cs="Arial"/>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42CB1A50" w14:textId="77777777" w:rsidR="00654648" w:rsidRDefault="00DF33FC">
            <w:pPr>
              <w:pStyle w:val="TAH"/>
              <w:rPr>
                <w:rFonts w:eastAsia="Malgun Gothic" w:cs="Arial"/>
              </w:rPr>
            </w:pPr>
            <w:r>
              <w:rPr>
                <w:rFonts w:eastAsia="Malgun Gothic" w:cs="Arial"/>
              </w:rPr>
              <w:t>Duplex</w:t>
            </w:r>
          </w:p>
          <w:p w14:paraId="04BD4D40" w14:textId="77777777" w:rsidR="00654648" w:rsidRDefault="00DF33FC">
            <w:pPr>
              <w:pStyle w:val="TAH"/>
              <w:rPr>
                <w:rFonts w:ascii="Times New Roman" w:eastAsia="Malgun Gothic" w:hAnsi="Times New Roman"/>
              </w:rPr>
            </w:pPr>
            <w:r>
              <w:rPr>
                <w:rFonts w:eastAsia="Malgun Gothic" w:cs="Arial"/>
              </w:rPr>
              <w:t>mode</w:t>
            </w:r>
          </w:p>
        </w:tc>
      </w:tr>
      <w:tr w:rsidR="00654648" w14:paraId="47936FB5"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309252E8" w14:textId="77777777" w:rsidR="00654648" w:rsidRDefault="00654648">
            <w:pPr>
              <w:pStyle w:val="TAH"/>
              <w:rPr>
                <w:rFonts w:eastAsia="Malgun Gothic" w:cs="Arial"/>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78834BF2" w14:textId="77777777" w:rsidR="00654648" w:rsidRDefault="00DF33FC">
            <w:pPr>
              <w:pStyle w:val="TAH"/>
              <w:rPr>
                <w:rFonts w:eastAsia="Malgun Gothic" w:cs="Arial"/>
              </w:rPr>
            </w:pPr>
            <w:r>
              <w:rPr>
                <w:rFonts w:eastAsia="Malgun Gothic" w:cs="Arial"/>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60056F8F" w14:textId="77777777" w:rsidR="00654648" w:rsidRDefault="00DF33FC">
            <w:pPr>
              <w:pStyle w:val="TAH"/>
              <w:rPr>
                <w:rFonts w:eastAsia="Malgun Gothic" w:cs="Arial"/>
              </w:rPr>
            </w:pPr>
            <w:r>
              <w:rPr>
                <w:rFonts w:eastAsia="Malgun Gothic" w:cs="Arial"/>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4B95A979" w14:textId="77777777" w:rsidR="00654648" w:rsidRDefault="00654648">
            <w:pPr>
              <w:pStyle w:val="TAH"/>
              <w:rPr>
                <w:rFonts w:ascii="Times New Roman" w:eastAsia="Malgun Gothic" w:hAnsi="Times New Roman"/>
              </w:rPr>
            </w:pPr>
          </w:p>
        </w:tc>
      </w:tr>
      <w:tr w:rsidR="00654648" w14:paraId="3A08643F"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7E314A0B" w14:textId="77777777" w:rsidR="00654648" w:rsidRDefault="00654648">
            <w:pPr>
              <w:pStyle w:val="TAH"/>
              <w:rPr>
                <w:rFonts w:eastAsia="Malgun Gothic" w:cs="Arial"/>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43F2794A" w14:textId="77777777" w:rsidR="00654648" w:rsidRDefault="00DF33FC">
            <w:pPr>
              <w:pStyle w:val="TAH"/>
              <w:rPr>
                <w:rFonts w:eastAsia="Malgun Gothic" w:cs="Arial"/>
              </w:rPr>
            </w:pPr>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4823D7EF" w14:textId="77777777" w:rsidR="00654648" w:rsidRDefault="00DF33FC">
            <w:pPr>
              <w:pStyle w:val="TAH"/>
              <w:rPr>
                <w:rFonts w:eastAsia="Malgun Gothic" w:cs="Arial"/>
              </w:rPr>
            </w:pPr>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221FD3AD" w14:textId="77777777" w:rsidR="00654648" w:rsidRDefault="00654648">
            <w:pPr>
              <w:pStyle w:val="TAH"/>
              <w:rPr>
                <w:rFonts w:ascii="Times New Roman" w:eastAsia="Malgun Gothic" w:hAnsi="Times New Roman"/>
              </w:rPr>
            </w:pPr>
          </w:p>
        </w:tc>
      </w:tr>
      <w:tr w:rsidR="00654648" w14:paraId="04D27FDF" w14:textId="77777777">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6EFA9AE7" w14:textId="77777777" w:rsidR="00654648" w:rsidRDefault="00DF33FC">
            <w:pPr>
              <w:keepNext/>
              <w:keepLines/>
              <w:spacing w:after="0"/>
              <w:jc w:val="center"/>
              <w:rPr>
                <w:rFonts w:ascii="Arial"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X</w:t>
            </w:r>
          </w:p>
        </w:tc>
        <w:tc>
          <w:tcPr>
            <w:tcW w:w="1088" w:type="dxa"/>
            <w:tcBorders>
              <w:top w:val="single" w:sz="4" w:space="0" w:color="auto"/>
              <w:left w:val="single" w:sz="4" w:space="0" w:color="auto"/>
              <w:bottom w:val="single" w:sz="4" w:space="0" w:color="auto"/>
              <w:right w:val="nil"/>
            </w:tcBorders>
            <w:vAlign w:val="center"/>
          </w:tcPr>
          <w:p w14:paraId="1F157DD7" w14:textId="77777777" w:rsidR="00654648" w:rsidRDefault="00654648">
            <w:pPr>
              <w:keepNext/>
              <w:keepLines/>
              <w:spacing w:after="0"/>
              <w:jc w:val="center"/>
              <w:rPr>
                <w:sz w:val="18"/>
                <w:lang w:eastAsia="ja-JP"/>
              </w:rPr>
            </w:pPr>
          </w:p>
        </w:tc>
        <w:tc>
          <w:tcPr>
            <w:tcW w:w="295" w:type="dxa"/>
            <w:tcBorders>
              <w:top w:val="single" w:sz="4" w:space="0" w:color="auto"/>
              <w:left w:val="nil"/>
              <w:bottom w:val="single" w:sz="4" w:space="0" w:color="auto"/>
              <w:right w:val="nil"/>
            </w:tcBorders>
            <w:vAlign w:val="center"/>
          </w:tcPr>
          <w:p w14:paraId="16896691" w14:textId="77777777" w:rsidR="00654648" w:rsidRDefault="00DF33FC">
            <w:pPr>
              <w:keepNext/>
              <w:keepLines/>
              <w:spacing w:after="0"/>
              <w:jc w:val="center"/>
              <w:rPr>
                <w:rFonts w:eastAsia="宋体"/>
                <w:sz w:val="18"/>
                <w:lang w:val="en-US" w:eastAsia="zh-CN"/>
              </w:rPr>
            </w:pPr>
            <w:r>
              <w:rPr>
                <w:rFonts w:eastAsia="宋体"/>
                <w:sz w:val="18"/>
                <w:lang w:val="en-US" w:eastAsia="zh-CN"/>
              </w:rPr>
              <w:t xml:space="preserve"> </w:t>
            </w:r>
            <w:r>
              <w:rPr>
                <w:sz w:val="18"/>
              </w:rPr>
              <w:t>–</w:t>
            </w:r>
          </w:p>
        </w:tc>
        <w:tc>
          <w:tcPr>
            <w:tcW w:w="1593" w:type="dxa"/>
            <w:tcBorders>
              <w:top w:val="single" w:sz="4" w:space="0" w:color="auto"/>
              <w:left w:val="nil"/>
              <w:bottom w:val="single" w:sz="4" w:space="0" w:color="auto"/>
              <w:right w:val="single" w:sz="4" w:space="0" w:color="auto"/>
            </w:tcBorders>
            <w:vAlign w:val="center"/>
          </w:tcPr>
          <w:p w14:paraId="30308AC4" w14:textId="77777777" w:rsidR="00654648" w:rsidRDefault="00654648">
            <w:pPr>
              <w:keepNext/>
              <w:keepLines/>
              <w:spacing w:after="0"/>
              <w:jc w:val="center"/>
              <w:rPr>
                <w:sz w:val="18"/>
                <w:lang w:eastAsia="ja-JP"/>
              </w:rPr>
            </w:pPr>
          </w:p>
        </w:tc>
        <w:tc>
          <w:tcPr>
            <w:tcW w:w="1231" w:type="dxa"/>
            <w:tcBorders>
              <w:top w:val="single" w:sz="4" w:space="0" w:color="auto"/>
              <w:left w:val="single" w:sz="4" w:space="0" w:color="auto"/>
              <w:bottom w:val="single" w:sz="4" w:space="0" w:color="auto"/>
              <w:right w:val="nil"/>
            </w:tcBorders>
            <w:vAlign w:val="center"/>
          </w:tcPr>
          <w:p w14:paraId="51483C9F" w14:textId="77777777" w:rsidR="00654648" w:rsidRDefault="00654648">
            <w:pPr>
              <w:keepNext/>
              <w:keepLines/>
              <w:spacing w:after="0"/>
              <w:jc w:val="center"/>
              <w:rPr>
                <w:sz w:val="18"/>
                <w:lang w:eastAsia="ja-JP"/>
              </w:rPr>
            </w:pPr>
          </w:p>
        </w:tc>
        <w:tc>
          <w:tcPr>
            <w:tcW w:w="355" w:type="dxa"/>
            <w:tcBorders>
              <w:top w:val="single" w:sz="4" w:space="0" w:color="auto"/>
              <w:left w:val="nil"/>
              <w:bottom w:val="single" w:sz="4" w:space="0" w:color="auto"/>
              <w:right w:val="nil"/>
            </w:tcBorders>
            <w:vAlign w:val="center"/>
          </w:tcPr>
          <w:p w14:paraId="5B4A7B2C" w14:textId="77777777" w:rsidR="00654648" w:rsidRDefault="00DF33FC">
            <w:pPr>
              <w:keepNext/>
              <w:keepLines/>
              <w:spacing w:after="0"/>
              <w:jc w:val="center"/>
              <w:rPr>
                <w:sz w:val="18"/>
                <w:lang w:eastAsia="ja-JP"/>
              </w:rPr>
            </w:pPr>
            <w:r>
              <w:rPr>
                <w:sz w:val="18"/>
              </w:rPr>
              <w:t>–</w:t>
            </w:r>
          </w:p>
        </w:tc>
        <w:tc>
          <w:tcPr>
            <w:tcW w:w="1530" w:type="dxa"/>
            <w:tcBorders>
              <w:top w:val="single" w:sz="4" w:space="0" w:color="auto"/>
              <w:left w:val="nil"/>
              <w:bottom w:val="single" w:sz="4" w:space="0" w:color="auto"/>
              <w:right w:val="single" w:sz="4" w:space="0" w:color="auto"/>
            </w:tcBorders>
            <w:vAlign w:val="center"/>
          </w:tcPr>
          <w:p w14:paraId="536437E7" w14:textId="77777777" w:rsidR="00654648" w:rsidRDefault="00654648">
            <w:pPr>
              <w:keepNext/>
              <w:keepLines/>
              <w:spacing w:after="0"/>
              <w:jc w:val="center"/>
              <w:rPr>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14:paraId="46C1687E" w14:textId="77777777" w:rsidR="00654648" w:rsidRDefault="00654648">
            <w:pPr>
              <w:keepNext/>
              <w:keepLines/>
              <w:spacing w:after="0"/>
              <w:jc w:val="center"/>
              <w:rPr>
                <w:sz w:val="18"/>
                <w:lang w:eastAsia="ja-JP"/>
              </w:rPr>
            </w:pPr>
          </w:p>
        </w:tc>
      </w:tr>
      <w:tr w:rsidR="00654648" w14:paraId="589EE091" w14:textId="77777777">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1A80362D" w14:textId="77777777" w:rsidR="00654648" w:rsidRDefault="00DF33FC">
            <w:pPr>
              <w:keepNext/>
              <w:keepLines/>
              <w:spacing w:after="0"/>
              <w:jc w:val="center"/>
              <w:rPr>
                <w:rFonts w:ascii="Arial" w:hAnsi="Arial" w:cs="Arial"/>
                <w:sz w:val="18"/>
                <w:lang w:val="en-US" w:eastAsia="zh-CN"/>
              </w:rPr>
            </w:pPr>
            <w:bookmarkStart w:id="69" w:name="OLE_LINK1" w:colFirst="0" w:colLast="7"/>
            <w:r>
              <w:rPr>
                <w:rFonts w:ascii="Arial" w:eastAsia="宋体" w:hAnsi="Arial" w:cs="Arial"/>
                <w:sz w:val="18"/>
                <w:lang w:val="en-US" w:eastAsia="zh-CN"/>
              </w:rPr>
              <w:t>n</w:t>
            </w:r>
            <w:r>
              <w:rPr>
                <w:rFonts w:ascii="Arial" w:hAnsi="Arial" w:cs="Arial"/>
                <w:sz w:val="18"/>
                <w:lang w:val="en-US" w:eastAsia="zh-CN"/>
              </w:rPr>
              <w:t>Y</w:t>
            </w:r>
          </w:p>
        </w:tc>
        <w:tc>
          <w:tcPr>
            <w:tcW w:w="1088" w:type="dxa"/>
            <w:tcBorders>
              <w:top w:val="single" w:sz="4" w:space="0" w:color="auto"/>
              <w:left w:val="single" w:sz="4" w:space="0" w:color="auto"/>
              <w:bottom w:val="single" w:sz="4" w:space="0" w:color="auto"/>
              <w:right w:val="nil"/>
            </w:tcBorders>
            <w:vAlign w:val="center"/>
          </w:tcPr>
          <w:p w14:paraId="43AB1D9C" w14:textId="77777777" w:rsidR="00654648" w:rsidRDefault="00654648">
            <w:pPr>
              <w:keepNext/>
              <w:keepLines/>
              <w:spacing w:after="0"/>
              <w:jc w:val="center"/>
              <w:rPr>
                <w:sz w:val="18"/>
                <w:lang w:eastAsia="ja-JP"/>
              </w:rPr>
            </w:pPr>
          </w:p>
        </w:tc>
        <w:tc>
          <w:tcPr>
            <w:tcW w:w="295" w:type="dxa"/>
            <w:tcBorders>
              <w:top w:val="single" w:sz="4" w:space="0" w:color="auto"/>
              <w:left w:val="nil"/>
              <w:bottom w:val="single" w:sz="4" w:space="0" w:color="auto"/>
              <w:right w:val="nil"/>
            </w:tcBorders>
            <w:vAlign w:val="center"/>
          </w:tcPr>
          <w:p w14:paraId="169BCB88" w14:textId="77777777" w:rsidR="00654648" w:rsidRDefault="00DF33FC">
            <w:pPr>
              <w:keepNext/>
              <w:keepLines/>
              <w:spacing w:after="0"/>
              <w:jc w:val="center"/>
              <w:rPr>
                <w:sz w:val="18"/>
                <w:lang w:eastAsia="ja-JP"/>
              </w:rPr>
            </w:pPr>
            <w:r>
              <w:rPr>
                <w:rFonts w:eastAsia="宋体"/>
                <w:sz w:val="18"/>
                <w:lang w:val="en-US" w:eastAsia="zh-CN"/>
              </w:rPr>
              <w:t xml:space="preserve"> </w:t>
            </w:r>
            <w:r>
              <w:rPr>
                <w:sz w:val="18"/>
              </w:rPr>
              <w:t>–</w:t>
            </w:r>
          </w:p>
        </w:tc>
        <w:tc>
          <w:tcPr>
            <w:tcW w:w="1593" w:type="dxa"/>
            <w:tcBorders>
              <w:top w:val="single" w:sz="4" w:space="0" w:color="auto"/>
              <w:left w:val="nil"/>
              <w:bottom w:val="single" w:sz="4" w:space="0" w:color="auto"/>
              <w:right w:val="single" w:sz="4" w:space="0" w:color="auto"/>
            </w:tcBorders>
            <w:vAlign w:val="center"/>
          </w:tcPr>
          <w:p w14:paraId="71DBDC6C" w14:textId="77777777" w:rsidR="00654648" w:rsidRDefault="00654648">
            <w:pPr>
              <w:keepNext/>
              <w:keepLines/>
              <w:spacing w:after="0"/>
              <w:jc w:val="center"/>
              <w:rPr>
                <w:sz w:val="18"/>
                <w:lang w:eastAsia="ja-JP"/>
              </w:rPr>
            </w:pPr>
          </w:p>
        </w:tc>
        <w:tc>
          <w:tcPr>
            <w:tcW w:w="1231" w:type="dxa"/>
            <w:tcBorders>
              <w:top w:val="single" w:sz="4" w:space="0" w:color="auto"/>
              <w:left w:val="single" w:sz="4" w:space="0" w:color="auto"/>
              <w:bottom w:val="single" w:sz="4" w:space="0" w:color="auto"/>
              <w:right w:val="nil"/>
            </w:tcBorders>
            <w:vAlign w:val="center"/>
          </w:tcPr>
          <w:p w14:paraId="1AA40808" w14:textId="77777777" w:rsidR="00654648" w:rsidRDefault="00654648">
            <w:pPr>
              <w:keepNext/>
              <w:keepLines/>
              <w:spacing w:after="0"/>
              <w:jc w:val="center"/>
              <w:rPr>
                <w:sz w:val="18"/>
                <w:lang w:eastAsia="ja-JP"/>
              </w:rPr>
            </w:pPr>
          </w:p>
        </w:tc>
        <w:tc>
          <w:tcPr>
            <w:tcW w:w="355" w:type="dxa"/>
            <w:tcBorders>
              <w:top w:val="single" w:sz="4" w:space="0" w:color="auto"/>
              <w:left w:val="nil"/>
              <w:bottom w:val="single" w:sz="4" w:space="0" w:color="auto"/>
              <w:right w:val="nil"/>
            </w:tcBorders>
            <w:vAlign w:val="center"/>
          </w:tcPr>
          <w:p w14:paraId="21D4EADB" w14:textId="77777777" w:rsidR="00654648" w:rsidRDefault="00DF33FC">
            <w:pPr>
              <w:keepNext/>
              <w:keepLines/>
              <w:spacing w:after="0"/>
              <w:jc w:val="center"/>
              <w:rPr>
                <w:sz w:val="18"/>
                <w:lang w:eastAsia="ja-JP"/>
              </w:rPr>
            </w:pPr>
            <w:r>
              <w:rPr>
                <w:sz w:val="18"/>
              </w:rPr>
              <w:t>–</w:t>
            </w:r>
          </w:p>
        </w:tc>
        <w:tc>
          <w:tcPr>
            <w:tcW w:w="1530" w:type="dxa"/>
            <w:tcBorders>
              <w:top w:val="single" w:sz="4" w:space="0" w:color="auto"/>
              <w:left w:val="nil"/>
              <w:bottom w:val="single" w:sz="4" w:space="0" w:color="auto"/>
              <w:right w:val="single" w:sz="4" w:space="0" w:color="auto"/>
            </w:tcBorders>
            <w:vAlign w:val="center"/>
          </w:tcPr>
          <w:p w14:paraId="0042A622" w14:textId="77777777" w:rsidR="00654648" w:rsidRDefault="00654648">
            <w:pPr>
              <w:keepNext/>
              <w:keepLines/>
              <w:spacing w:after="0"/>
              <w:jc w:val="center"/>
              <w:rPr>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14:paraId="17EC2046" w14:textId="77777777" w:rsidR="00654648" w:rsidRDefault="00654648">
            <w:pPr>
              <w:keepNext/>
              <w:keepLines/>
              <w:spacing w:after="0"/>
              <w:jc w:val="center"/>
              <w:rPr>
                <w:sz w:val="18"/>
                <w:lang w:eastAsia="ja-JP"/>
              </w:rPr>
            </w:pPr>
          </w:p>
        </w:tc>
      </w:tr>
      <w:bookmarkEnd w:id="69"/>
      <w:tr w:rsidR="00654648" w14:paraId="4F1AC799" w14:textId="77777777">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6219F94A" w14:textId="77777777" w:rsidR="00654648" w:rsidRDefault="00DF33FC">
            <w:pPr>
              <w:keepNext/>
              <w:keepLines/>
              <w:spacing w:after="0"/>
              <w:jc w:val="center"/>
              <w:rPr>
                <w:rFonts w:ascii="Arial" w:hAnsi="Arial" w:cs="Arial"/>
                <w:sz w:val="18"/>
                <w:lang w:val="en-US" w:eastAsia="zh-CN"/>
              </w:rPr>
            </w:pPr>
            <w:r>
              <w:rPr>
                <w:rFonts w:ascii="Arial" w:eastAsia="宋体" w:hAnsi="Arial" w:cs="Arial"/>
                <w:sz w:val="18"/>
                <w:lang w:val="en-US" w:eastAsia="zh-CN"/>
              </w:rPr>
              <w:t>n</w:t>
            </w:r>
            <w:r>
              <w:rPr>
                <w:rFonts w:ascii="Arial" w:eastAsia="宋体" w:hAnsi="Arial" w:cs="Arial" w:hint="eastAsia"/>
                <w:sz w:val="18"/>
                <w:lang w:val="en-US" w:eastAsia="zh-CN"/>
              </w:rPr>
              <w:t>Z</w:t>
            </w:r>
          </w:p>
        </w:tc>
        <w:tc>
          <w:tcPr>
            <w:tcW w:w="1088" w:type="dxa"/>
            <w:tcBorders>
              <w:top w:val="single" w:sz="4" w:space="0" w:color="auto"/>
              <w:left w:val="single" w:sz="4" w:space="0" w:color="auto"/>
              <w:bottom w:val="single" w:sz="4" w:space="0" w:color="auto"/>
              <w:right w:val="nil"/>
            </w:tcBorders>
            <w:vAlign w:val="center"/>
          </w:tcPr>
          <w:p w14:paraId="197D7D67" w14:textId="77777777" w:rsidR="00654648" w:rsidRDefault="00654648">
            <w:pPr>
              <w:keepNext/>
              <w:keepLines/>
              <w:spacing w:after="0"/>
              <w:jc w:val="center"/>
              <w:rPr>
                <w:sz w:val="18"/>
                <w:lang w:eastAsia="ja-JP"/>
              </w:rPr>
            </w:pPr>
          </w:p>
        </w:tc>
        <w:tc>
          <w:tcPr>
            <w:tcW w:w="295" w:type="dxa"/>
            <w:tcBorders>
              <w:top w:val="single" w:sz="4" w:space="0" w:color="auto"/>
              <w:left w:val="nil"/>
              <w:bottom w:val="single" w:sz="4" w:space="0" w:color="auto"/>
              <w:right w:val="nil"/>
            </w:tcBorders>
            <w:vAlign w:val="center"/>
          </w:tcPr>
          <w:p w14:paraId="7E409302" w14:textId="77777777" w:rsidR="00654648" w:rsidRDefault="00DF33FC">
            <w:pPr>
              <w:keepNext/>
              <w:keepLines/>
              <w:spacing w:after="0"/>
              <w:jc w:val="center"/>
              <w:rPr>
                <w:sz w:val="18"/>
                <w:lang w:val="en-US" w:eastAsia="zh-CN"/>
              </w:rPr>
            </w:pPr>
            <w:r>
              <w:rPr>
                <w:rFonts w:eastAsia="宋体"/>
                <w:sz w:val="18"/>
                <w:lang w:val="en-US" w:eastAsia="zh-CN"/>
              </w:rPr>
              <w:t xml:space="preserve"> </w:t>
            </w:r>
            <w:r>
              <w:rPr>
                <w:sz w:val="18"/>
              </w:rPr>
              <w:t>–</w:t>
            </w:r>
          </w:p>
        </w:tc>
        <w:tc>
          <w:tcPr>
            <w:tcW w:w="1593" w:type="dxa"/>
            <w:tcBorders>
              <w:top w:val="single" w:sz="4" w:space="0" w:color="auto"/>
              <w:left w:val="nil"/>
              <w:bottom w:val="single" w:sz="4" w:space="0" w:color="auto"/>
              <w:right w:val="single" w:sz="4" w:space="0" w:color="auto"/>
            </w:tcBorders>
            <w:vAlign w:val="center"/>
          </w:tcPr>
          <w:p w14:paraId="0E54B595" w14:textId="77777777" w:rsidR="00654648" w:rsidRDefault="00654648">
            <w:pPr>
              <w:keepNext/>
              <w:keepLines/>
              <w:spacing w:after="0"/>
              <w:jc w:val="center"/>
              <w:rPr>
                <w:sz w:val="18"/>
                <w:lang w:eastAsia="ja-JP"/>
              </w:rPr>
            </w:pPr>
          </w:p>
        </w:tc>
        <w:tc>
          <w:tcPr>
            <w:tcW w:w="1231" w:type="dxa"/>
            <w:tcBorders>
              <w:top w:val="single" w:sz="4" w:space="0" w:color="auto"/>
              <w:left w:val="single" w:sz="4" w:space="0" w:color="auto"/>
              <w:bottom w:val="single" w:sz="4" w:space="0" w:color="auto"/>
              <w:right w:val="nil"/>
            </w:tcBorders>
            <w:vAlign w:val="center"/>
          </w:tcPr>
          <w:p w14:paraId="62C6C05C" w14:textId="77777777" w:rsidR="00654648" w:rsidRDefault="00654648">
            <w:pPr>
              <w:keepNext/>
              <w:keepLines/>
              <w:spacing w:after="0"/>
              <w:jc w:val="center"/>
              <w:rPr>
                <w:sz w:val="18"/>
                <w:lang w:eastAsia="ja-JP"/>
              </w:rPr>
            </w:pPr>
          </w:p>
        </w:tc>
        <w:tc>
          <w:tcPr>
            <w:tcW w:w="355" w:type="dxa"/>
            <w:tcBorders>
              <w:top w:val="single" w:sz="4" w:space="0" w:color="auto"/>
              <w:left w:val="nil"/>
              <w:bottom w:val="single" w:sz="4" w:space="0" w:color="auto"/>
              <w:right w:val="nil"/>
            </w:tcBorders>
            <w:vAlign w:val="center"/>
          </w:tcPr>
          <w:p w14:paraId="7DCE8234" w14:textId="77777777" w:rsidR="00654648" w:rsidRDefault="00DF33FC">
            <w:pPr>
              <w:keepNext/>
              <w:keepLines/>
              <w:spacing w:after="0"/>
              <w:jc w:val="center"/>
              <w:rPr>
                <w:sz w:val="18"/>
                <w:lang w:eastAsia="ja-JP"/>
              </w:rPr>
            </w:pPr>
            <w:r>
              <w:rPr>
                <w:sz w:val="18"/>
              </w:rPr>
              <w:t>–</w:t>
            </w:r>
          </w:p>
        </w:tc>
        <w:tc>
          <w:tcPr>
            <w:tcW w:w="1530" w:type="dxa"/>
            <w:tcBorders>
              <w:top w:val="single" w:sz="4" w:space="0" w:color="auto"/>
              <w:left w:val="nil"/>
              <w:bottom w:val="single" w:sz="4" w:space="0" w:color="auto"/>
              <w:right w:val="single" w:sz="4" w:space="0" w:color="auto"/>
            </w:tcBorders>
            <w:vAlign w:val="center"/>
          </w:tcPr>
          <w:p w14:paraId="7665FD99" w14:textId="77777777" w:rsidR="00654648" w:rsidRDefault="00654648">
            <w:pPr>
              <w:keepNext/>
              <w:keepLines/>
              <w:spacing w:after="0"/>
              <w:jc w:val="center"/>
              <w:rPr>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14:paraId="41BEC866" w14:textId="77777777" w:rsidR="00654648" w:rsidRDefault="00654648">
            <w:pPr>
              <w:keepNext/>
              <w:keepLines/>
              <w:spacing w:after="0"/>
              <w:jc w:val="center"/>
              <w:rPr>
                <w:sz w:val="18"/>
                <w:lang w:eastAsia="ja-JP"/>
              </w:rPr>
            </w:pPr>
          </w:p>
        </w:tc>
      </w:tr>
    </w:tbl>
    <w:p w14:paraId="51680A8E" w14:textId="77777777" w:rsidR="00654648" w:rsidRDefault="00654648">
      <w:pPr>
        <w:rPr>
          <w:lang w:eastAsia="zh-CN"/>
        </w:rPr>
      </w:pPr>
    </w:p>
    <w:p w14:paraId="1F69B87D" w14:textId="77777777" w:rsidR="00654648" w:rsidRDefault="00DF33FC">
      <w:pPr>
        <w:pStyle w:val="41"/>
      </w:pPr>
      <w:bookmarkStart w:id="70" w:name="_Toc136288100"/>
      <w:r>
        <w:lastRenderedPageBreak/>
        <w:t>5.x.1.2</w:t>
      </w:r>
      <w:r>
        <w:tab/>
      </w:r>
      <w:r>
        <w:rPr>
          <w:rFonts w:cs="Arial"/>
          <w:lang w:eastAsia="zh-CN"/>
        </w:rPr>
        <w:t>Channel bandwidths per operating band for CA</w:t>
      </w:r>
      <w:bookmarkEnd w:id="70"/>
    </w:p>
    <w:p w14:paraId="35D75127" w14:textId="77777777" w:rsidR="00654648" w:rsidRDefault="00DF33FC">
      <w:pPr>
        <w:pStyle w:val="TH"/>
        <w:rPr>
          <w:rFonts w:cs="Arial"/>
          <w:lang w:val="en-US" w:eastAsia="zh-CN"/>
        </w:rPr>
      </w:pPr>
      <w:r>
        <w:rPr>
          <w:rFonts w:cs="Arial"/>
        </w:rPr>
        <w:t xml:space="preserve">Table </w:t>
      </w:r>
      <w:r>
        <w:rPr>
          <w:rFonts w:cs="Arial" w:hint="eastAsia"/>
          <w:lang w:val="en-US" w:eastAsia="zh-CN"/>
        </w:rPr>
        <w:t>5.x</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nX+nY+nZ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654648" w14:paraId="6D7B3992" w14:textId="77777777">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2051126C" w14:textId="77777777" w:rsidR="00654648" w:rsidRDefault="00DF33FC">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613C7720" w14:textId="77777777" w:rsidR="00654648" w:rsidRDefault="00DF33FC">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67B2E1D0" w14:textId="77777777" w:rsidR="00654648" w:rsidRDefault="00DF33FC">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48DC493" w14:textId="77777777" w:rsidR="00654648" w:rsidRDefault="00DF33FC">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5DBB1756" w14:textId="77777777" w:rsidR="00654648" w:rsidRDefault="00DF33FC">
            <w:pPr>
              <w:pStyle w:val="TAH"/>
              <w:overflowPunct w:val="0"/>
              <w:autoSpaceDE w:val="0"/>
              <w:autoSpaceDN w:val="0"/>
              <w:adjustRightInd w:val="0"/>
              <w:rPr>
                <w:szCs w:val="18"/>
                <w:lang w:val="en-US" w:eastAsia="zh-CN"/>
              </w:rPr>
            </w:pPr>
            <w:r>
              <w:t>Bandwidth combination set</w:t>
            </w:r>
          </w:p>
        </w:tc>
      </w:tr>
      <w:tr w:rsidR="00654648" w14:paraId="767969FD"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5C957E" w14:textId="77777777" w:rsidR="00654648" w:rsidRDefault="00DF33FC">
            <w:pPr>
              <w:pStyle w:val="TAC"/>
              <w:overflowPunct w:val="0"/>
              <w:autoSpaceDE w:val="0"/>
              <w:autoSpaceDN w:val="0"/>
              <w:adjustRightInd w:val="0"/>
              <w:rPr>
                <w:rFonts w:eastAsia="宋体"/>
                <w:szCs w:val="18"/>
                <w:lang w:val="en-US" w:eastAsia="zh-CN"/>
              </w:rPr>
            </w:pPr>
            <w:r>
              <w:rPr>
                <w:rFonts w:hint="eastAsia"/>
                <w:szCs w:val="18"/>
                <w:lang w:eastAsia="zh-CN"/>
              </w:rPr>
              <w:t>CA</w:t>
            </w:r>
            <w:r>
              <w:rPr>
                <w:szCs w:val="18"/>
              </w:rPr>
              <w:t>_</w:t>
            </w:r>
            <w:r>
              <w:rPr>
                <w:rFonts w:hint="eastAsia"/>
                <w:szCs w:val="18"/>
                <w:lang w:val="en-US" w:eastAsia="zh-CN"/>
              </w:rPr>
              <w:t>nX</w:t>
            </w:r>
            <w:r>
              <w:rPr>
                <w:szCs w:val="18"/>
                <w:lang w:val="sv-SE" w:eastAsia="ja-JP"/>
              </w:rPr>
              <w:t>A-</w:t>
            </w:r>
            <w:r>
              <w:rPr>
                <w:rFonts w:hint="eastAsia"/>
                <w:szCs w:val="18"/>
                <w:lang w:val="en-US" w:eastAsia="zh-CN"/>
              </w:rPr>
              <w:t>nY</w:t>
            </w:r>
            <w:r>
              <w:rPr>
                <w:szCs w:val="18"/>
                <w:lang w:val="sv-SE" w:eastAsia="ja-JP"/>
              </w:rPr>
              <w:t>A</w:t>
            </w:r>
            <w:r>
              <w:rPr>
                <w:rFonts w:eastAsia="宋体" w:hint="eastAsia"/>
                <w:szCs w:val="18"/>
                <w:lang w:val="en-US" w:eastAsia="zh-CN"/>
              </w:rPr>
              <w:t>-nZA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DFDB91" w14:textId="77777777" w:rsidR="00654648" w:rsidRDefault="00DF33FC">
            <w:pPr>
              <w:pStyle w:val="TAC"/>
              <w:overflowPunct w:val="0"/>
              <w:autoSpaceDE w:val="0"/>
              <w:autoSpaceDN w:val="0"/>
              <w:adjustRightInd w:val="0"/>
              <w:rPr>
                <w:szCs w:val="18"/>
                <w:lang w:val="en-US" w:eastAsia="zh-CN"/>
              </w:rPr>
            </w:pPr>
            <w:r>
              <w:rPr>
                <w:rFonts w:hint="eastAsia"/>
                <w:szCs w:val="18"/>
                <w:lang w:val="en-US" w:eastAsia="zh-CN"/>
              </w:rPr>
              <w:t>-</w:t>
            </w:r>
            <w:r>
              <w:rPr>
                <w:rFonts w:eastAsia="宋体" w:hint="eastAsia"/>
                <w:szCs w:val="18"/>
                <w:lang w:val="en-US" w:eastAsia="zh-CN"/>
              </w:rPr>
              <w:t>*</w:t>
            </w:r>
          </w:p>
          <w:p w14:paraId="3BF70685" w14:textId="77777777" w:rsidR="00654648" w:rsidRDefault="00DF33FC">
            <w:pPr>
              <w:pStyle w:val="TAC"/>
              <w:overflowPunct w:val="0"/>
              <w:autoSpaceDE w:val="0"/>
              <w:autoSpaceDN w:val="0"/>
              <w:adjustRightInd w:val="0"/>
              <w:rPr>
                <w:szCs w:val="18"/>
                <w:lang w:val="en-US" w:eastAsia="zh-CN"/>
              </w:rPr>
            </w:pPr>
            <w:r>
              <w:rPr>
                <w:rFonts w:hint="eastAsia"/>
                <w:szCs w:val="18"/>
                <w:lang w:val="en-US" w:eastAsia="zh-CN"/>
              </w:rPr>
              <w:t>or</w:t>
            </w:r>
          </w:p>
          <w:p w14:paraId="0EC1E2AD" w14:textId="77777777" w:rsidR="00654648" w:rsidRPr="00AB2570" w:rsidRDefault="00DF33FC">
            <w:pPr>
              <w:pStyle w:val="TAC"/>
              <w:overflowPunct w:val="0"/>
              <w:autoSpaceDE w:val="0"/>
              <w:autoSpaceDN w:val="0"/>
              <w:adjustRightInd w:val="0"/>
              <w:rPr>
                <w:szCs w:val="18"/>
                <w:lang w:val="en-US" w:eastAsia="ja-JP"/>
              </w:rPr>
            </w:pPr>
            <w:r>
              <w:rPr>
                <w:rFonts w:hint="eastAsia"/>
                <w:szCs w:val="18"/>
                <w:lang w:eastAsia="zh-CN"/>
              </w:rPr>
              <w:t>CA</w:t>
            </w:r>
            <w:r>
              <w:rPr>
                <w:szCs w:val="18"/>
              </w:rPr>
              <w:t>_</w:t>
            </w:r>
            <w:r>
              <w:rPr>
                <w:rFonts w:hint="eastAsia"/>
                <w:szCs w:val="18"/>
                <w:lang w:val="en-US" w:eastAsia="zh-CN"/>
              </w:rPr>
              <w:t>nX</w:t>
            </w:r>
            <w:r w:rsidRPr="00AB2570">
              <w:rPr>
                <w:szCs w:val="18"/>
                <w:lang w:val="en-US" w:eastAsia="ja-JP"/>
              </w:rPr>
              <w:t>A-</w:t>
            </w:r>
            <w:r>
              <w:rPr>
                <w:rFonts w:hint="eastAsia"/>
                <w:szCs w:val="18"/>
                <w:lang w:val="en-US" w:eastAsia="zh-CN"/>
              </w:rPr>
              <w:t>nY</w:t>
            </w:r>
            <w:r w:rsidRPr="00AB2570">
              <w:rPr>
                <w:szCs w:val="18"/>
                <w:lang w:val="en-US" w:eastAsia="ja-JP"/>
              </w:rPr>
              <w:t>A</w:t>
            </w:r>
          </w:p>
          <w:p w14:paraId="3F21CFD4" w14:textId="77777777" w:rsidR="00654648" w:rsidRPr="00AB2570" w:rsidRDefault="00DF33FC">
            <w:pPr>
              <w:pStyle w:val="TAC"/>
              <w:overflowPunct w:val="0"/>
              <w:autoSpaceDE w:val="0"/>
              <w:autoSpaceDN w:val="0"/>
              <w:adjustRightInd w:val="0"/>
              <w:rPr>
                <w:szCs w:val="18"/>
                <w:lang w:val="en-US" w:eastAsia="ja-JP"/>
              </w:rPr>
            </w:pPr>
            <w:r>
              <w:rPr>
                <w:rFonts w:hint="eastAsia"/>
                <w:szCs w:val="18"/>
                <w:lang w:eastAsia="zh-CN"/>
              </w:rPr>
              <w:t>CA</w:t>
            </w:r>
            <w:r>
              <w:rPr>
                <w:szCs w:val="18"/>
              </w:rPr>
              <w:t>_</w:t>
            </w:r>
            <w:r>
              <w:rPr>
                <w:rFonts w:hint="eastAsia"/>
                <w:szCs w:val="18"/>
                <w:lang w:val="en-US" w:eastAsia="zh-CN"/>
              </w:rPr>
              <w:t>nX</w:t>
            </w:r>
            <w:r w:rsidRPr="00AB2570">
              <w:rPr>
                <w:szCs w:val="18"/>
                <w:lang w:val="en-US" w:eastAsia="ja-JP"/>
              </w:rPr>
              <w:t>A-</w:t>
            </w:r>
            <w:r>
              <w:rPr>
                <w:rFonts w:hint="eastAsia"/>
                <w:szCs w:val="18"/>
                <w:lang w:val="en-US" w:eastAsia="zh-CN"/>
              </w:rPr>
              <w:t>nZ</w:t>
            </w:r>
            <w:r w:rsidRPr="00AB2570">
              <w:rPr>
                <w:szCs w:val="18"/>
                <w:lang w:val="en-US" w:eastAsia="ja-JP"/>
              </w:rPr>
              <w:t>A</w:t>
            </w:r>
          </w:p>
          <w:p w14:paraId="0F2ECEB6" w14:textId="77777777" w:rsidR="00654648" w:rsidRDefault="00DF33FC">
            <w:pPr>
              <w:pStyle w:val="TAC"/>
              <w:overflowPunct w:val="0"/>
              <w:autoSpaceDE w:val="0"/>
              <w:autoSpaceDN w:val="0"/>
              <w:adjustRightInd w:val="0"/>
              <w:rPr>
                <w:rFonts w:eastAsia="宋体"/>
                <w:szCs w:val="18"/>
                <w:lang w:val="en-US" w:eastAsia="zh-CN"/>
              </w:rPr>
            </w:pPr>
            <w:r>
              <w:rPr>
                <w:rFonts w:hint="eastAsia"/>
                <w:szCs w:val="18"/>
                <w:lang w:eastAsia="zh-CN"/>
              </w:rPr>
              <w:t>CA</w:t>
            </w:r>
            <w:r>
              <w:rPr>
                <w:szCs w:val="18"/>
              </w:rPr>
              <w:t>_</w:t>
            </w:r>
            <w:r>
              <w:rPr>
                <w:rFonts w:hint="eastAsia"/>
                <w:szCs w:val="18"/>
                <w:lang w:val="en-US" w:eastAsia="zh-CN"/>
              </w:rPr>
              <w:t>nY</w:t>
            </w:r>
            <w:r>
              <w:rPr>
                <w:szCs w:val="18"/>
                <w:lang w:val="sv-SE" w:eastAsia="ja-JP"/>
              </w:rPr>
              <w:t>A-</w:t>
            </w:r>
            <w:r>
              <w:rPr>
                <w:rFonts w:hint="eastAsia"/>
                <w:szCs w:val="18"/>
                <w:lang w:val="en-US" w:eastAsia="zh-CN"/>
              </w:rPr>
              <w:t>nZ</w:t>
            </w:r>
            <w:r>
              <w:rPr>
                <w:szCs w:val="18"/>
                <w:lang w:val="sv-SE" w:eastAsia="ja-JP"/>
              </w:rPr>
              <w:t>A</w:t>
            </w:r>
          </w:p>
        </w:tc>
        <w:tc>
          <w:tcPr>
            <w:tcW w:w="730" w:type="dxa"/>
            <w:tcBorders>
              <w:left w:val="single" w:sz="4" w:space="0" w:color="auto"/>
              <w:right w:val="single" w:sz="4" w:space="0" w:color="auto"/>
            </w:tcBorders>
            <w:vAlign w:val="center"/>
          </w:tcPr>
          <w:p w14:paraId="11BCD5AA" w14:textId="77777777" w:rsidR="00654648" w:rsidRDefault="00DF33FC">
            <w:pPr>
              <w:pStyle w:val="TAC"/>
              <w:overflowPunct w:val="0"/>
              <w:autoSpaceDE w:val="0"/>
              <w:autoSpaceDN w:val="0"/>
              <w:adjustRightInd w:val="0"/>
              <w:rPr>
                <w:szCs w:val="18"/>
                <w:lang w:val="en-US" w:eastAsia="zh-CN"/>
              </w:rPr>
            </w:pPr>
            <w:r>
              <w:rPr>
                <w:rFonts w:hint="eastAsia"/>
                <w:szCs w:val="18"/>
                <w:lang w:val="en-US" w:eastAsia="zh-CN"/>
              </w:rPr>
              <w:t>nX</w:t>
            </w:r>
          </w:p>
        </w:tc>
        <w:tc>
          <w:tcPr>
            <w:tcW w:w="4081" w:type="dxa"/>
            <w:tcBorders>
              <w:top w:val="single" w:sz="4" w:space="0" w:color="auto"/>
              <w:left w:val="single" w:sz="4" w:space="0" w:color="auto"/>
              <w:bottom w:val="single" w:sz="4" w:space="0" w:color="auto"/>
              <w:right w:val="single" w:sz="4" w:space="0" w:color="auto"/>
            </w:tcBorders>
            <w:vAlign w:val="center"/>
          </w:tcPr>
          <w:p w14:paraId="145DA16B" w14:textId="77777777" w:rsidR="00654648" w:rsidRDefault="00DF33FC">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706445C" w14:textId="77777777" w:rsidR="00654648" w:rsidRDefault="00DF33FC">
            <w:pPr>
              <w:pStyle w:val="TAC"/>
              <w:overflowPunct w:val="0"/>
              <w:autoSpaceDE w:val="0"/>
              <w:autoSpaceDN w:val="0"/>
              <w:adjustRightInd w:val="0"/>
              <w:rPr>
                <w:szCs w:val="18"/>
                <w:lang w:val="en-US" w:eastAsia="zh-CN"/>
              </w:rPr>
            </w:pPr>
            <w:r>
              <w:rPr>
                <w:rFonts w:hint="eastAsia"/>
                <w:szCs w:val="18"/>
                <w:lang w:val="en-US" w:eastAsia="zh-CN"/>
              </w:rPr>
              <w:t>0</w:t>
            </w:r>
          </w:p>
        </w:tc>
      </w:tr>
      <w:tr w:rsidR="00654648" w14:paraId="40A5A467"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2AE416AF" w14:textId="77777777" w:rsidR="00654648" w:rsidRDefault="00654648">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B46F026" w14:textId="77777777" w:rsidR="00654648" w:rsidRDefault="00654648">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B779A9A" w14:textId="77777777" w:rsidR="00654648" w:rsidRDefault="00DF33FC">
            <w:pPr>
              <w:pStyle w:val="TAC"/>
              <w:overflowPunct w:val="0"/>
              <w:autoSpaceDE w:val="0"/>
              <w:autoSpaceDN w:val="0"/>
              <w:adjustRightInd w:val="0"/>
              <w:rPr>
                <w:szCs w:val="18"/>
                <w:lang w:val="en-US" w:eastAsia="zh-CN"/>
              </w:rPr>
            </w:pPr>
            <w:r>
              <w:rPr>
                <w:rFonts w:hint="eastAsia"/>
                <w:szCs w:val="18"/>
                <w:lang w:val="en-US" w:eastAsia="zh-CN"/>
              </w:rPr>
              <w:t>nY</w:t>
            </w:r>
          </w:p>
        </w:tc>
        <w:tc>
          <w:tcPr>
            <w:tcW w:w="4081" w:type="dxa"/>
            <w:tcBorders>
              <w:top w:val="single" w:sz="4" w:space="0" w:color="auto"/>
              <w:left w:val="single" w:sz="4" w:space="0" w:color="auto"/>
              <w:bottom w:val="single" w:sz="4" w:space="0" w:color="auto"/>
              <w:right w:val="single" w:sz="4" w:space="0" w:color="auto"/>
            </w:tcBorders>
            <w:vAlign w:val="center"/>
          </w:tcPr>
          <w:p w14:paraId="7672D3A5" w14:textId="77777777" w:rsidR="00654648" w:rsidRDefault="00DF33FC">
            <w:pPr>
              <w:keepNext/>
              <w:keepLines/>
              <w:overflowPunct w:val="0"/>
              <w:autoSpaceDE w:val="0"/>
              <w:autoSpaceDN w:val="0"/>
              <w:adjustRightInd w:val="0"/>
              <w:spacing w:after="0"/>
              <w:jc w:val="center"/>
              <w:textAlignment w:val="bottom"/>
              <w:rPr>
                <w:szCs w:val="18"/>
                <w:lang w:val="en-US" w:eastAsia="zh-CN"/>
              </w:rPr>
            </w:pPr>
            <w:bookmarkStart w:id="71" w:name="OLE_LINK5"/>
            <w:r>
              <w:rPr>
                <w:rFonts w:ascii="Arial" w:eastAsia="宋体" w:hAnsi="Arial" w:cs="Arial"/>
                <w:sz w:val="18"/>
                <w:szCs w:val="18"/>
                <w:lang w:val="en-US" w:eastAsia="zh-CN" w:bidi="ar"/>
              </w:rPr>
              <w:t>5, 10, 15, 20, 25, 30</w:t>
            </w:r>
            <w:bookmarkEnd w:id="71"/>
          </w:p>
        </w:tc>
        <w:tc>
          <w:tcPr>
            <w:tcW w:w="1360" w:type="dxa"/>
            <w:tcBorders>
              <w:top w:val="nil"/>
              <w:left w:val="single" w:sz="4" w:space="0" w:color="auto"/>
              <w:bottom w:val="nil"/>
              <w:right w:val="single" w:sz="4" w:space="0" w:color="auto"/>
            </w:tcBorders>
            <w:shd w:val="clear" w:color="auto" w:fill="auto"/>
            <w:vAlign w:val="center"/>
          </w:tcPr>
          <w:p w14:paraId="2E2E48A5" w14:textId="77777777" w:rsidR="00654648" w:rsidRDefault="00654648">
            <w:pPr>
              <w:pStyle w:val="TAC"/>
              <w:overflowPunct w:val="0"/>
              <w:autoSpaceDE w:val="0"/>
              <w:autoSpaceDN w:val="0"/>
              <w:adjustRightInd w:val="0"/>
              <w:rPr>
                <w:szCs w:val="18"/>
                <w:lang w:val="en-US" w:eastAsia="zh-CN"/>
              </w:rPr>
            </w:pPr>
          </w:p>
        </w:tc>
      </w:tr>
      <w:tr w:rsidR="00654648" w14:paraId="1232AE97"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A0E1AE" w14:textId="77777777" w:rsidR="00654648" w:rsidRDefault="00654648">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FE9705" w14:textId="77777777" w:rsidR="00654648" w:rsidRDefault="00654648">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4F4673F" w14:textId="77777777" w:rsidR="00654648" w:rsidRDefault="00DF33FC">
            <w:pPr>
              <w:pStyle w:val="TAC"/>
              <w:overflowPunct w:val="0"/>
              <w:autoSpaceDE w:val="0"/>
              <w:autoSpaceDN w:val="0"/>
              <w:adjustRightInd w:val="0"/>
              <w:rPr>
                <w:szCs w:val="18"/>
                <w:lang w:val="en-US" w:eastAsia="zh-CN"/>
              </w:rPr>
            </w:pPr>
            <w:r>
              <w:rPr>
                <w:rFonts w:hint="eastAsia"/>
                <w:szCs w:val="18"/>
                <w:lang w:val="en-US" w:eastAsia="zh-CN"/>
              </w:rPr>
              <w:t>nZ</w:t>
            </w:r>
          </w:p>
        </w:tc>
        <w:tc>
          <w:tcPr>
            <w:tcW w:w="4081" w:type="dxa"/>
            <w:tcBorders>
              <w:top w:val="single" w:sz="4" w:space="0" w:color="auto"/>
              <w:left w:val="single" w:sz="4" w:space="0" w:color="auto"/>
              <w:bottom w:val="single" w:sz="4" w:space="0" w:color="auto"/>
              <w:right w:val="single" w:sz="4" w:space="0" w:color="auto"/>
            </w:tcBorders>
            <w:vAlign w:val="center"/>
          </w:tcPr>
          <w:p w14:paraId="1F2999DB" w14:textId="77777777" w:rsidR="00654648" w:rsidRDefault="00DF33FC">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w:t>
            </w:r>
            <w:r>
              <w:rPr>
                <w:rFonts w:ascii="Arial" w:eastAsia="宋体" w:hAnsi="Arial" w:cs="Arial" w:hint="eastAsia"/>
                <w:sz w:val="18"/>
                <w:szCs w:val="18"/>
                <w:lang w:val="en-US" w:eastAsia="zh-CN" w:bidi="ar"/>
              </w:rPr>
              <w:t>,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00225B" w14:textId="77777777" w:rsidR="00654648" w:rsidRDefault="00654648">
            <w:pPr>
              <w:pStyle w:val="TAC"/>
              <w:overflowPunct w:val="0"/>
              <w:autoSpaceDE w:val="0"/>
              <w:autoSpaceDN w:val="0"/>
              <w:adjustRightInd w:val="0"/>
              <w:rPr>
                <w:szCs w:val="18"/>
                <w:lang w:val="en-US" w:eastAsia="zh-CN"/>
              </w:rPr>
            </w:pPr>
          </w:p>
        </w:tc>
      </w:tr>
    </w:tbl>
    <w:p w14:paraId="3D608CCE" w14:textId="77777777" w:rsidR="00654648" w:rsidRDefault="00DF33FC">
      <w:pPr>
        <w:pStyle w:val="EditorsNote"/>
        <w:overflowPunct w:val="0"/>
        <w:autoSpaceDE w:val="0"/>
        <w:autoSpaceDN w:val="0"/>
        <w:adjustRightInd w:val="0"/>
        <w:ind w:left="284" w:firstLine="0"/>
        <w:textAlignment w:val="baseline"/>
        <w:rPr>
          <w:rFonts w:eastAsia="Times New Roman"/>
          <w:lang w:eastAsia="en-GB"/>
        </w:rPr>
      </w:pPr>
      <w:r>
        <w:rPr>
          <w:rFonts w:eastAsia="Times New Roman" w:hint="eastAsia"/>
          <w:lang w:eastAsia="en-GB"/>
        </w:rPr>
        <w:t xml:space="preserve">Editor's note*: </w:t>
      </w:r>
      <w:r>
        <w:rPr>
          <w:rFonts w:eastAsia="Times New Roman"/>
          <w:lang w:eastAsia="en-GB"/>
        </w:rPr>
        <w:t>‘</w:t>
      </w:r>
      <w:r>
        <w:rPr>
          <w:rFonts w:eastAsia="Times New Roman" w:hint="eastAsia"/>
          <w:lang w:eastAsia="en-GB"/>
        </w:rPr>
        <w:t>-</w:t>
      </w:r>
      <w:r>
        <w:rPr>
          <w:rFonts w:eastAsia="Times New Roman"/>
          <w:lang w:eastAsia="en-GB"/>
        </w:rPr>
        <w:t>’</w:t>
      </w:r>
      <w:r>
        <w:rPr>
          <w:rFonts w:eastAsia="Times New Roman" w:hint="eastAsia"/>
          <w:lang w:eastAsia="en-GB"/>
        </w:rPr>
        <w:t xml:space="preserve"> is for 1UL</w:t>
      </w:r>
    </w:p>
    <w:p w14:paraId="3C068C49" w14:textId="77777777" w:rsidR="00654648" w:rsidRDefault="00DF33FC">
      <w:pPr>
        <w:pStyle w:val="EditorsNote"/>
        <w:overflowPunct w:val="0"/>
        <w:autoSpaceDE w:val="0"/>
        <w:autoSpaceDN w:val="0"/>
        <w:adjustRightInd w:val="0"/>
        <w:ind w:left="284" w:firstLine="0"/>
        <w:textAlignment w:val="baseline"/>
        <w:rPr>
          <w:rFonts w:eastAsia="Times New Roman"/>
          <w:lang w:eastAsia="en-GB"/>
        </w:rPr>
      </w:pPr>
      <w:r>
        <w:rPr>
          <w:rFonts w:eastAsia="Times New Roman" w:hint="eastAsia"/>
          <w:lang w:eastAsia="zh-CN"/>
        </w:rPr>
        <w:t xml:space="preserve">Editor's </w:t>
      </w:r>
      <w:r>
        <w:rPr>
          <w:rFonts w:eastAsia="Times New Roman"/>
          <w:lang w:eastAsia="en-GB"/>
        </w:rPr>
        <w:t xml:space="preserve">note: </w:t>
      </w:r>
      <w:r>
        <w:rPr>
          <w:rFonts w:eastAsia="Times New Roman" w:hint="eastAsia"/>
          <w:lang w:val="en-US" w:eastAsia="zh-CN"/>
        </w:rPr>
        <w:t>T</w:t>
      </w:r>
      <w:r>
        <w:rPr>
          <w:rFonts w:eastAsia="Times New Roman"/>
          <w:lang w:val="en-US" w:eastAsia="zh-CN"/>
        </w:rPr>
        <w:t>he table format</w:t>
      </w:r>
      <w:r>
        <w:rPr>
          <w:rFonts w:eastAsia="Times New Roman" w:hint="eastAsia"/>
          <w:lang w:val="en-US" w:eastAsia="zh-CN"/>
        </w:rPr>
        <w:t xml:space="preserve"> can be referred to </w:t>
      </w:r>
      <w:r>
        <w:rPr>
          <w:rFonts w:eastAsia="Times New Roman"/>
          <w:lang w:val="en-US" w:eastAsia="zh-CN"/>
        </w:rPr>
        <w:t>Table 5.5A.3.</w:t>
      </w:r>
      <w:r>
        <w:rPr>
          <w:rFonts w:eastAsia="Times New Roman" w:hint="eastAsia"/>
          <w:lang w:val="en-US" w:eastAsia="zh-CN"/>
        </w:rPr>
        <w:t>2</w:t>
      </w:r>
      <w:r>
        <w:rPr>
          <w:rFonts w:eastAsia="Times New Roman"/>
          <w:lang w:val="en-US" w:eastAsia="zh-CN"/>
        </w:rPr>
        <w:t xml:space="preserve">-1 in TS38.101-1 </w:t>
      </w:r>
    </w:p>
    <w:p w14:paraId="62409101" w14:textId="77777777" w:rsidR="00654648" w:rsidRDefault="00DF33FC">
      <w:pPr>
        <w:pStyle w:val="41"/>
      </w:pPr>
      <w:bookmarkStart w:id="72" w:name="_Toc136288101"/>
      <w:r>
        <w:t>5.x.1.3</w:t>
      </w:r>
      <w:r>
        <w:tab/>
      </w:r>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72"/>
    </w:p>
    <w:p w14:paraId="6207ADF3" w14:textId="270A942A" w:rsidR="00654648" w:rsidRDefault="00DF33FC">
      <w:pPr>
        <w:rPr>
          <w:rFonts w:eastAsia="Times New Roman"/>
          <w:color w:val="FF0000"/>
          <w:lang w:eastAsia="zh-TW"/>
        </w:rPr>
      </w:pPr>
      <w:r>
        <w:rPr>
          <w:rFonts w:eastAsia="Times New Roman" w:hint="eastAsia"/>
          <w:color w:val="FF0000"/>
          <w:lang w:eastAsia="zh-CN"/>
        </w:rPr>
        <w:t>Editor’s note: for the table of ∆T</w:t>
      </w:r>
      <w:r>
        <w:rPr>
          <w:rFonts w:eastAsia="Times New Roman" w:hint="eastAsia"/>
          <w:color w:val="FF0000"/>
          <w:vertAlign w:val="subscript"/>
          <w:lang w:eastAsia="zh-CN"/>
        </w:rPr>
        <w:t>IB</w:t>
      </w:r>
      <w:r>
        <w:rPr>
          <w:rFonts w:eastAsia="Times New Roman" w:hint="eastAsia"/>
          <w:color w:val="FF0000"/>
          <w:vertAlign w:val="subscript"/>
          <w:lang w:val="en-US" w:eastAsia="zh-CN"/>
        </w:rPr>
        <w:t>,c</w:t>
      </w:r>
      <w:r>
        <w:rPr>
          <w:rFonts w:eastAsia="Times New Roman" w:hint="eastAsia"/>
          <w:color w:val="FF0000"/>
          <w:lang w:eastAsia="zh-CN"/>
        </w:rPr>
        <w:t xml:space="preserve"> and ∆R</w:t>
      </w:r>
      <w:r>
        <w:rPr>
          <w:rFonts w:eastAsia="Times New Roman" w:hint="eastAsia"/>
          <w:color w:val="FF0000"/>
          <w:vertAlign w:val="subscript"/>
          <w:lang w:eastAsia="zh-CN"/>
        </w:rPr>
        <w:t>IB</w:t>
      </w:r>
      <w:r>
        <w:rPr>
          <w:rFonts w:eastAsia="Times New Roman" w:hint="eastAsia"/>
          <w:color w:val="FF0000"/>
          <w:vertAlign w:val="subscript"/>
          <w:lang w:val="en-US" w:eastAsia="zh-CN"/>
        </w:rPr>
        <w:t>,c</w:t>
      </w:r>
      <w:r>
        <w:rPr>
          <w:rFonts w:eastAsia="Times New Roman" w:hint="eastAsia"/>
          <w:color w:val="FF0000"/>
          <w:lang w:eastAsia="zh-CN"/>
        </w:rPr>
        <w:t xml:space="preserve"> values, please use the same table format as in</w:t>
      </w:r>
      <w:r>
        <w:rPr>
          <w:rFonts w:eastAsia="Times New Roman" w:hint="eastAsia"/>
          <w:color w:val="FF0000"/>
          <w:lang w:eastAsia="zh-TW"/>
        </w:rPr>
        <w:t xml:space="preserve"> the latest </w:t>
      </w:r>
      <w:r>
        <w:rPr>
          <w:rFonts w:eastAsia="Times New Roman" w:hint="eastAsia"/>
          <w:color w:val="FF0000"/>
          <w:lang w:eastAsia="zh-CN"/>
        </w:rPr>
        <w:t>TS 38.101-</w:t>
      </w:r>
      <w:r>
        <w:rPr>
          <w:rFonts w:eastAsia="Times New Roman" w:hint="eastAsia"/>
          <w:color w:val="FF0000"/>
          <w:lang w:val="en-US" w:eastAsia="zh-CN"/>
        </w:rPr>
        <w:t>1</w:t>
      </w:r>
      <w:r>
        <w:rPr>
          <w:rFonts w:eastAsia="Times New Roman" w:hint="eastAsia"/>
          <w:color w:val="FF0000"/>
          <w:lang w:eastAsia="zh-TW"/>
        </w:rPr>
        <w:t>, the table below is from the latest Rel.</w:t>
      </w:r>
      <w:r w:rsidR="00BB428D">
        <w:rPr>
          <w:rFonts w:eastAsia="Times New Roman" w:hint="eastAsia"/>
          <w:color w:val="FF0000"/>
          <w:lang w:eastAsia="zh-TW"/>
        </w:rPr>
        <w:t>18</w:t>
      </w:r>
      <w:r>
        <w:rPr>
          <w:rFonts w:eastAsia="Times New Roman" w:hint="eastAsia"/>
          <w:color w:val="FF0000"/>
          <w:lang w:eastAsia="zh-TW"/>
        </w:rPr>
        <w:t xml:space="preserve"> 38.101-</w:t>
      </w:r>
      <w:r>
        <w:rPr>
          <w:rFonts w:eastAsia="宋体" w:hint="eastAsia"/>
          <w:color w:val="FF0000"/>
          <w:lang w:val="en-US" w:eastAsia="zh-CN"/>
        </w:rPr>
        <w:t>1</w:t>
      </w:r>
      <w:r>
        <w:rPr>
          <w:rFonts w:eastAsia="Times New Roman" w:hint="eastAsia"/>
          <w:color w:val="FF0000"/>
          <w:lang w:eastAsia="zh-TW"/>
        </w:rPr>
        <w:t>.</w:t>
      </w:r>
      <w:r>
        <w:rPr>
          <w:rFonts w:eastAsia="Times New Roman" w:hint="eastAsia"/>
          <w:color w:val="FF0000"/>
          <w:lang w:eastAsia="zh-CN"/>
        </w:rPr>
        <w:t xml:space="preserve"> </w:t>
      </w:r>
    </w:p>
    <w:p w14:paraId="5BA93445" w14:textId="77777777" w:rsidR="00654648" w:rsidRDefault="00DF33FC">
      <w:r>
        <w:t xml:space="preserve">For </w:t>
      </w:r>
      <w:r>
        <w:rPr>
          <w:lang w:val="en-US" w:eastAsia="zh-CN"/>
        </w:rPr>
        <w:t>CA</w:t>
      </w:r>
      <w:r>
        <w:rPr>
          <w:lang w:eastAsia="zh-CN"/>
        </w:rPr>
        <w:t>_</w:t>
      </w:r>
      <w:r>
        <w:rPr>
          <w:lang w:val="en-US" w:eastAsia="zh-CN"/>
        </w:rPr>
        <w:t>nX</w:t>
      </w:r>
      <w:r>
        <w:rPr>
          <w:lang w:eastAsia="ja-JP"/>
        </w:rPr>
        <w:t>-n</w:t>
      </w:r>
      <w:r>
        <w:rPr>
          <w:lang w:val="en-US" w:eastAsia="zh-CN"/>
        </w:rPr>
        <w:t>Y-</w:t>
      </w:r>
      <w:r>
        <w:rPr>
          <w:rFonts w:hint="eastAsia"/>
          <w:lang w:val="en-US" w:eastAsia="zh-CN"/>
        </w:rPr>
        <w:t>nZ</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w:t>
      </w:r>
    </w:p>
    <w:p w14:paraId="0547119D" w14:textId="1F7D3FAE" w:rsidR="00654648" w:rsidRDefault="00DF33FC">
      <w:pPr>
        <w:pStyle w:val="TH"/>
        <w:rPr>
          <w:rFonts w:cs="Arial"/>
        </w:rPr>
      </w:pPr>
      <w:r>
        <w:rPr>
          <w:rFonts w:cs="Arial"/>
        </w:rPr>
        <w:t xml:space="preserve">Table </w:t>
      </w:r>
      <w:r>
        <w:rPr>
          <w:rFonts w:cs="Arial" w:hint="eastAsia"/>
          <w:lang w:val="en-US" w:eastAsia="zh-CN"/>
        </w:rPr>
        <w:t>5.x</w:t>
      </w:r>
      <w:r>
        <w:rPr>
          <w:rFonts w:cs="Arial"/>
        </w:rPr>
        <w:t>.</w:t>
      </w:r>
      <w:r>
        <w:rPr>
          <w:rFonts w:cs="Arial"/>
          <w:lang w:val="en-US" w:eastAsia="zh-CN"/>
        </w:rPr>
        <w:t>1.</w:t>
      </w:r>
      <w:r>
        <w:rPr>
          <w:rFonts w:cs="Arial"/>
        </w:rPr>
        <w:t>3</w:t>
      </w:r>
      <w:r>
        <w:rPr>
          <w:rFonts w:cs="Arial"/>
          <w:lang w:eastAsia="zh-CN"/>
        </w:rPr>
        <w:t>-</w:t>
      </w:r>
      <w:r>
        <w:rPr>
          <w:rFonts w:cs="Arial"/>
        </w:rPr>
        <w:t>1: ΔT</w:t>
      </w:r>
      <w:r>
        <w:rPr>
          <w:rFonts w:cs="Arial"/>
          <w:vertAlign w:val="subscript"/>
        </w:rPr>
        <w:t>IB,c</w:t>
      </w:r>
      <w:r w:rsidR="00BB428D" w:rsidRPr="00BB428D">
        <w:rPr>
          <w:rFonts w:cs="Arial"/>
          <w:bCs/>
        </w:rPr>
        <w:t xml:space="preserve"> </w:t>
      </w:r>
      <w:r w:rsidR="00BB428D" w:rsidRPr="00A1115A">
        <w:rPr>
          <w:rFonts w:cs="Arial"/>
          <w:bCs/>
        </w:rPr>
        <w:t>due to NR CA (t</w:t>
      </w:r>
      <w:r w:rsidR="00BB428D" w:rsidRPr="00A1115A">
        <w:rPr>
          <w:rFonts w:cs="Arial"/>
          <w:bCs/>
          <w:lang w:eastAsia="zh-CN"/>
        </w:rPr>
        <w:t>hree</w:t>
      </w:r>
      <w:r w:rsidR="00BB428D" w:rsidRPr="00A1115A">
        <w:rPr>
          <w:rFonts w:cs="Arial"/>
          <w:bCs/>
        </w:rPr>
        <w:t xml:space="preserve"> bands)</w:t>
      </w:r>
    </w:p>
    <w:p w14:paraId="3FF8D5BA" w14:textId="77777777" w:rsidR="007338E6" w:rsidRDefault="007338E6">
      <w:pPr>
        <w:keepNext/>
        <w:keepLines/>
        <w:rPr>
          <w:rFonts w:ascii="Arial" w:hAnsi="Arial"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7338E6" w:rsidRPr="003B41A4" w14:paraId="2D24B61A" w14:textId="77777777" w:rsidTr="00F13F81">
        <w:trPr>
          <w:jc w:val="center"/>
        </w:trPr>
        <w:tc>
          <w:tcPr>
            <w:tcW w:w="2336" w:type="dxa"/>
            <w:vMerge w:val="restart"/>
            <w:tcBorders>
              <w:top w:val="single" w:sz="4" w:space="0" w:color="auto"/>
              <w:left w:val="single" w:sz="4" w:space="0" w:color="auto"/>
              <w:right w:val="single" w:sz="4" w:space="0" w:color="auto"/>
            </w:tcBorders>
          </w:tcPr>
          <w:p w14:paraId="729EDA6B" w14:textId="77777777" w:rsidR="007338E6" w:rsidRPr="003B41A4" w:rsidRDefault="007338E6" w:rsidP="00F13F81">
            <w:pPr>
              <w:keepNext/>
              <w:keepLines/>
              <w:spacing w:after="0"/>
              <w:jc w:val="center"/>
              <w:rPr>
                <w:rFonts w:ascii="Arial" w:eastAsia="宋体" w:hAnsi="Arial"/>
                <w:b/>
                <w:color w:val="000000" w:themeColor="text1"/>
                <w:sz w:val="18"/>
              </w:rPr>
            </w:pPr>
            <w:r w:rsidRPr="003B41A4">
              <w:rPr>
                <w:rFonts w:ascii="Arial" w:eastAsia="宋体" w:hAnsi="Arial"/>
                <w:b/>
                <w:color w:val="000000" w:themeColor="text1"/>
                <w:sz w:val="18"/>
              </w:rPr>
              <w:t xml:space="preserve">Inter-band </w:t>
            </w:r>
            <w:r w:rsidRPr="003B41A4">
              <w:rPr>
                <w:rFonts w:ascii="Arial" w:eastAsia="宋体" w:hAnsi="Arial"/>
                <w:b/>
                <w:color w:val="000000" w:themeColor="text1"/>
                <w:sz w:val="18"/>
                <w:lang w:eastAsia="zh-CN"/>
              </w:rPr>
              <w:t>CA</w:t>
            </w:r>
            <w:r w:rsidRPr="003B41A4">
              <w:rPr>
                <w:rFonts w:ascii="Arial" w:eastAsia="宋体" w:hAnsi="Arial"/>
                <w:b/>
                <w:color w:val="000000" w:themeColor="text1"/>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32E2A97" w14:textId="77777777" w:rsidR="007338E6" w:rsidRPr="003B41A4" w:rsidRDefault="007338E6" w:rsidP="00F13F81">
            <w:pPr>
              <w:keepNext/>
              <w:keepLines/>
              <w:spacing w:after="0"/>
              <w:jc w:val="center"/>
              <w:rPr>
                <w:rFonts w:ascii="Arial" w:eastAsia="宋体" w:hAnsi="Arial"/>
                <w:b/>
                <w:color w:val="000000" w:themeColor="text1"/>
                <w:sz w:val="18"/>
              </w:rPr>
            </w:pPr>
            <w:r w:rsidRPr="003B41A4">
              <w:rPr>
                <w:rFonts w:ascii="Arial" w:eastAsia="宋体" w:hAnsi="Arial"/>
                <w:b/>
                <w:color w:val="000000" w:themeColor="text1"/>
                <w:sz w:val="18"/>
              </w:rPr>
              <w:t>ΔT</w:t>
            </w:r>
            <w:r w:rsidRPr="003B41A4">
              <w:rPr>
                <w:rFonts w:ascii="Arial" w:eastAsia="宋体" w:hAnsi="Arial"/>
                <w:b/>
                <w:color w:val="000000" w:themeColor="text1"/>
                <w:sz w:val="18"/>
                <w:vertAlign w:val="subscript"/>
              </w:rPr>
              <w:t>IB,c</w:t>
            </w:r>
            <w:r w:rsidRPr="003B41A4">
              <w:rPr>
                <w:rFonts w:ascii="Arial" w:eastAsia="宋体" w:hAnsi="Arial"/>
                <w:b/>
                <w:color w:val="000000" w:themeColor="text1"/>
                <w:sz w:val="18"/>
              </w:rPr>
              <w:t xml:space="preserve"> for NR bands (dB)</w:t>
            </w:r>
            <w:r>
              <w:rPr>
                <w:rFonts w:ascii="Arial" w:eastAsia="宋体" w:hAnsi="Arial"/>
                <w:b/>
                <w:color w:val="000000" w:themeColor="text1"/>
                <w:sz w:val="18"/>
                <w:vertAlign w:val="superscript"/>
              </w:rPr>
              <w:t>*</w:t>
            </w:r>
          </w:p>
        </w:tc>
      </w:tr>
      <w:tr w:rsidR="007338E6" w:rsidRPr="003B41A4" w14:paraId="27CA694F" w14:textId="77777777" w:rsidTr="00F13F81">
        <w:trPr>
          <w:jc w:val="center"/>
        </w:trPr>
        <w:tc>
          <w:tcPr>
            <w:tcW w:w="2336" w:type="dxa"/>
            <w:vMerge/>
            <w:tcBorders>
              <w:left w:val="single" w:sz="4" w:space="0" w:color="auto"/>
              <w:bottom w:val="single" w:sz="4" w:space="0" w:color="auto"/>
              <w:right w:val="single" w:sz="4" w:space="0" w:color="auto"/>
            </w:tcBorders>
          </w:tcPr>
          <w:p w14:paraId="746AD5B7" w14:textId="77777777" w:rsidR="007338E6" w:rsidRPr="003B41A4" w:rsidRDefault="007338E6" w:rsidP="00F13F81">
            <w:pPr>
              <w:keepNext/>
              <w:keepLines/>
              <w:spacing w:after="0"/>
              <w:jc w:val="center"/>
              <w:rPr>
                <w:rFonts w:ascii="Arial" w:eastAsia="宋体"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195B841" w14:textId="77777777" w:rsidR="007338E6" w:rsidRPr="003B41A4" w:rsidRDefault="007338E6" w:rsidP="00F13F81">
            <w:pPr>
              <w:keepNext/>
              <w:keepLines/>
              <w:spacing w:after="0"/>
              <w:jc w:val="center"/>
              <w:rPr>
                <w:rFonts w:ascii="Arial" w:eastAsia="宋体" w:hAnsi="Arial"/>
                <w:b/>
                <w:color w:val="000000" w:themeColor="text1"/>
                <w:sz w:val="18"/>
              </w:rPr>
            </w:pPr>
            <w:r w:rsidRPr="003B41A4">
              <w:rPr>
                <w:rFonts w:ascii="Arial" w:eastAsia="宋体" w:hAnsi="Arial"/>
                <w:b/>
                <w:color w:val="000000" w:themeColor="text1"/>
                <w:sz w:val="18"/>
              </w:rPr>
              <w:t>Component band in order of bands in configuration</w:t>
            </w:r>
            <w:r>
              <w:rPr>
                <w:rFonts w:ascii="Arial" w:eastAsia="宋体" w:hAnsi="Arial"/>
                <w:b/>
                <w:color w:val="000000" w:themeColor="text1"/>
                <w:sz w:val="18"/>
                <w:vertAlign w:val="superscript"/>
              </w:rPr>
              <w:t>**</w:t>
            </w:r>
          </w:p>
        </w:tc>
      </w:tr>
      <w:tr w:rsidR="007338E6" w:rsidRPr="003B41A4" w14:paraId="61B4E511" w14:textId="77777777" w:rsidTr="00F13F8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B36D16B" w14:textId="77777777" w:rsidR="007338E6" w:rsidRPr="003B41A4" w:rsidRDefault="007338E6" w:rsidP="00F13F81">
            <w:pPr>
              <w:keepNext/>
              <w:keepLines/>
              <w:spacing w:after="0"/>
              <w:jc w:val="center"/>
              <w:rPr>
                <w:rFonts w:ascii="Arial" w:eastAsia="宋体" w:hAnsi="Arial"/>
                <w:color w:val="000000" w:themeColor="text1"/>
                <w:sz w:val="18"/>
                <w:lang w:val="en-US" w:eastAsia="zh-CN"/>
              </w:rPr>
            </w:pPr>
            <w:r w:rsidRPr="003B41A4">
              <w:rPr>
                <w:rFonts w:ascii="Arial" w:eastAsia="等线" w:hAnsi="Arial"/>
                <w:color w:val="000000" w:themeColor="text1"/>
                <w:sz w:val="18"/>
                <w:lang w:eastAsia="zh-CN"/>
              </w:rPr>
              <w:t>CA</w:t>
            </w:r>
            <w:r w:rsidRPr="003B41A4">
              <w:rPr>
                <w:rFonts w:ascii="Arial" w:eastAsia="等线" w:hAnsi="Arial"/>
                <w:color w:val="000000" w:themeColor="text1"/>
                <w:sz w:val="18"/>
              </w:rPr>
              <w:t>_</w:t>
            </w:r>
            <w:r>
              <w:rPr>
                <w:rFonts w:ascii="Arial" w:eastAsia="等线" w:hAnsi="Arial"/>
                <w:color w:val="000000" w:themeColor="text1"/>
                <w:sz w:val="18"/>
                <w:lang w:eastAsia="zh-CN"/>
              </w:rPr>
              <w:t>nx</w:t>
            </w:r>
            <w:r w:rsidRPr="003B41A4">
              <w:rPr>
                <w:rFonts w:ascii="Arial" w:eastAsia="等线" w:hAnsi="Arial"/>
                <w:color w:val="000000" w:themeColor="text1"/>
                <w:sz w:val="18"/>
                <w:lang w:val="sv-SE" w:eastAsia="ja-JP"/>
              </w:rPr>
              <w:t>-</w:t>
            </w:r>
            <w:r>
              <w:rPr>
                <w:rFonts w:ascii="Arial" w:eastAsia="等线" w:hAnsi="Arial"/>
                <w:color w:val="000000" w:themeColor="text1"/>
                <w:sz w:val="18"/>
                <w:lang w:val="en-US" w:eastAsia="zh-CN"/>
              </w:rPr>
              <w:t>ny</w:t>
            </w:r>
            <w:r w:rsidRPr="003B41A4">
              <w:rPr>
                <w:rFonts w:ascii="Arial" w:eastAsia="等线" w:hAnsi="Arial"/>
                <w:color w:val="000000" w:themeColor="text1"/>
                <w:sz w:val="18"/>
                <w:lang w:val="sv-SE" w:eastAsia="zh-CN"/>
              </w:rPr>
              <w:t>-n</w:t>
            </w:r>
            <w:r>
              <w:rPr>
                <w:rFonts w:ascii="Arial" w:eastAsia="等线" w:hAnsi="Arial"/>
                <w:color w:val="000000" w:themeColor="text1"/>
                <w:sz w:val="18"/>
                <w:lang w:val="sv-SE" w:eastAsia="zh-CN"/>
              </w:rPr>
              <w:t>z</w:t>
            </w:r>
          </w:p>
        </w:tc>
        <w:tc>
          <w:tcPr>
            <w:tcW w:w="1968" w:type="dxa"/>
            <w:tcBorders>
              <w:top w:val="single" w:sz="4" w:space="0" w:color="auto"/>
              <w:left w:val="single" w:sz="4" w:space="0" w:color="auto"/>
              <w:bottom w:val="single" w:sz="4" w:space="0" w:color="auto"/>
              <w:right w:val="single" w:sz="4" w:space="0" w:color="auto"/>
            </w:tcBorders>
            <w:vAlign w:val="center"/>
          </w:tcPr>
          <w:p w14:paraId="210CC7EB" w14:textId="77777777" w:rsidR="007338E6" w:rsidRPr="003B41A4" w:rsidRDefault="007338E6" w:rsidP="00F13F81">
            <w:pPr>
              <w:keepNext/>
              <w:keepLines/>
              <w:spacing w:after="0"/>
              <w:jc w:val="center"/>
              <w:rPr>
                <w:rFonts w:ascii="Arial" w:eastAsia="宋体" w:hAnsi="Arial"/>
                <w:color w:val="000000" w:themeColor="text1"/>
                <w:sz w:val="18"/>
                <w:lang w:val="en-US" w:eastAsia="zh-CN"/>
              </w:rPr>
            </w:pPr>
          </w:p>
        </w:tc>
        <w:tc>
          <w:tcPr>
            <w:tcW w:w="1968" w:type="dxa"/>
            <w:tcBorders>
              <w:top w:val="single" w:sz="4" w:space="0" w:color="auto"/>
              <w:left w:val="single" w:sz="4" w:space="0" w:color="auto"/>
              <w:bottom w:val="single" w:sz="4" w:space="0" w:color="auto"/>
              <w:right w:val="single" w:sz="4" w:space="0" w:color="auto"/>
            </w:tcBorders>
            <w:vAlign w:val="center"/>
          </w:tcPr>
          <w:p w14:paraId="025E583E" w14:textId="77777777" w:rsidR="007338E6" w:rsidRPr="003B41A4" w:rsidRDefault="007338E6" w:rsidP="00F13F81">
            <w:pPr>
              <w:keepNext/>
              <w:keepLines/>
              <w:spacing w:after="0"/>
              <w:jc w:val="center"/>
              <w:rPr>
                <w:rFonts w:ascii="Arial" w:eastAsia="宋体" w:hAnsi="Arial"/>
                <w:color w:val="000000" w:themeColor="text1"/>
                <w:sz w:val="18"/>
                <w:lang w:val="en-US" w:eastAsia="zh-CN"/>
              </w:rPr>
            </w:pPr>
          </w:p>
        </w:tc>
        <w:tc>
          <w:tcPr>
            <w:tcW w:w="1968" w:type="dxa"/>
            <w:tcBorders>
              <w:top w:val="single" w:sz="4" w:space="0" w:color="auto"/>
              <w:left w:val="single" w:sz="4" w:space="0" w:color="auto"/>
              <w:bottom w:val="single" w:sz="4" w:space="0" w:color="auto"/>
              <w:right w:val="single" w:sz="4" w:space="0" w:color="auto"/>
            </w:tcBorders>
            <w:vAlign w:val="center"/>
          </w:tcPr>
          <w:p w14:paraId="786BFC24" w14:textId="77777777" w:rsidR="007338E6" w:rsidRPr="003B41A4" w:rsidRDefault="007338E6" w:rsidP="00F13F81">
            <w:pPr>
              <w:keepNext/>
              <w:keepLines/>
              <w:spacing w:after="0"/>
              <w:jc w:val="center"/>
              <w:rPr>
                <w:rFonts w:ascii="Arial" w:eastAsia="宋体" w:hAnsi="Arial"/>
                <w:color w:val="000000" w:themeColor="text1"/>
                <w:sz w:val="18"/>
                <w:lang w:val="en-US" w:eastAsia="zh-CN"/>
              </w:rPr>
            </w:pPr>
          </w:p>
        </w:tc>
      </w:tr>
      <w:tr w:rsidR="007338E6" w:rsidRPr="003B41A4" w14:paraId="6CAE876D" w14:textId="77777777" w:rsidTr="00F13F81">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73C4B4FC" w14:textId="77777777" w:rsidR="007338E6" w:rsidRPr="003B41A4" w:rsidRDefault="007338E6" w:rsidP="00F13F81">
            <w:pPr>
              <w:keepNext/>
              <w:keepLines/>
              <w:spacing w:after="0"/>
              <w:ind w:left="851" w:hanging="851"/>
              <w:rPr>
                <w:rFonts w:ascii="Arial" w:hAnsi="Arial"/>
                <w:color w:val="000000" w:themeColor="text1"/>
                <w:sz w:val="18"/>
                <w:lang w:eastAsia="ja-JP"/>
              </w:rPr>
            </w:pPr>
            <w:r w:rsidRPr="003B41A4">
              <w:rPr>
                <w:rFonts w:ascii="Arial" w:hAnsi="Arial"/>
                <w:color w:val="000000" w:themeColor="text1"/>
                <w:sz w:val="18"/>
                <w:lang w:eastAsia="ja-JP"/>
              </w:rPr>
              <w:t xml:space="preserve">NOTE </w:t>
            </w:r>
            <w:r>
              <w:rPr>
                <w:rFonts w:ascii="Arial" w:hAnsi="Arial"/>
                <w:color w:val="000000" w:themeColor="text1"/>
                <w:sz w:val="18"/>
                <w:lang w:eastAsia="ja-JP"/>
              </w:rPr>
              <w:t>*</w:t>
            </w:r>
            <w:r w:rsidRPr="003B41A4">
              <w:rPr>
                <w:rFonts w:ascii="Arial" w:hAnsi="Arial"/>
                <w:color w:val="000000" w:themeColor="text1"/>
                <w:sz w:val="18"/>
                <w:lang w:eastAsia="ja-JP"/>
              </w:rPr>
              <w:t>:</w:t>
            </w:r>
            <w:r w:rsidRPr="003B41A4">
              <w:rPr>
                <w:rFonts w:ascii="Arial" w:hAnsi="Arial"/>
                <w:color w:val="000000" w:themeColor="text1"/>
                <w:sz w:val="18"/>
                <w:lang w:eastAsia="ja-JP"/>
              </w:rPr>
              <w:tab/>
              <w:t>“-” denotes ΔT</w:t>
            </w:r>
            <w:r w:rsidRPr="003B41A4">
              <w:rPr>
                <w:rFonts w:ascii="Arial" w:hAnsi="Arial"/>
                <w:color w:val="000000" w:themeColor="text1"/>
                <w:sz w:val="18"/>
                <w:vertAlign w:val="subscript"/>
                <w:lang w:eastAsia="ja-JP"/>
              </w:rPr>
              <w:t>IB,c</w:t>
            </w:r>
            <w:r w:rsidRPr="003B41A4">
              <w:rPr>
                <w:rFonts w:ascii="Arial" w:hAnsi="Arial"/>
                <w:color w:val="000000" w:themeColor="text1"/>
                <w:sz w:val="18"/>
                <w:lang w:eastAsia="ja-JP"/>
              </w:rPr>
              <w:t xml:space="preserve"> = 0.</w:t>
            </w:r>
          </w:p>
          <w:p w14:paraId="5C601265" w14:textId="77777777" w:rsidR="007338E6" w:rsidRPr="003B41A4" w:rsidRDefault="007338E6" w:rsidP="00F13F81">
            <w:pPr>
              <w:keepNext/>
              <w:keepLines/>
              <w:spacing w:after="0"/>
              <w:ind w:left="851" w:hanging="851"/>
              <w:rPr>
                <w:rFonts w:ascii="Arial" w:eastAsia="宋体" w:hAnsi="Arial" w:cs="Arial"/>
                <w:color w:val="000000" w:themeColor="text1"/>
                <w:sz w:val="18"/>
                <w:szCs w:val="22"/>
                <w:lang w:val="en-US" w:eastAsia="zh-CN"/>
              </w:rPr>
            </w:pPr>
            <w:r w:rsidRPr="003B41A4">
              <w:rPr>
                <w:rFonts w:ascii="Arial" w:eastAsia="等线" w:hAnsi="Arial"/>
                <w:color w:val="000000" w:themeColor="text1"/>
                <w:sz w:val="18"/>
              </w:rPr>
              <w:t xml:space="preserve">NOTE </w:t>
            </w:r>
            <w:r>
              <w:rPr>
                <w:rFonts w:ascii="Arial" w:eastAsia="等线" w:hAnsi="Arial"/>
                <w:color w:val="000000" w:themeColor="text1"/>
                <w:sz w:val="18"/>
              </w:rPr>
              <w:t>**</w:t>
            </w:r>
            <w:r w:rsidRPr="003B41A4">
              <w:rPr>
                <w:rFonts w:ascii="Arial" w:eastAsia="等线" w:hAnsi="Arial"/>
                <w:color w:val="000000" w:themeColor="text1"/>
                <w:sz w:val="18"/>
              </w:rPr>
              <w:t>:</w:t>
            </w:r>
            <w:r w:rsidRPr="003B41A4">
              <w:rPr>
                <w:rFonts w:ascii="Arial" w:eastAsia="等线" w:hAnsi="Arial"/>
                <w:color w:val="000000" w:themeColor="text1"/>
                <w:sz w:val="18"/>
              </w:rPr>
              <w:tab/>
              <w:t>The component band order in the configuration should be listed by the order of NR bands, such as for CA_n1-n3-n5 the band order from left to right is n1, n3 and n5.</w:t>
            </w:r>
          </w:p>
        </w:tc>
      </w:tr>
    </w:tbl>
    <w:p w14:paraId="6C00B7FA" w14:textId="77777777" w:rsidR="007338E6" w:rsidRPr="007338E6" w:rsidRDefault="007338E6">
      <w:pPr>
        <w:keepNext/>
        <w:keepLines/>
        <w:rPr>
          <w:rFonts w:ascii="Arial" w:hAnsi="Arial" w:cs="Arial"/>
        </w:rPr>
      </w:pPr>
    </w:p>
    <w:p w14:paraId="02AC05B3" w14:textId="6D99DE2A" w:rsidR="00654648" w:rsidRDefault="00DF33FC">
      <w:pPr>
        <w:pStyle w:val="TH"/>
        <w:rPr>
          <w:rFonts w:cs="Arial"/>
          <w:lang w:eastAsia="zh-CN"/>
        </w:rPr>
      </w:pPr>
      <w:r>
        <w:rPr>
          <w:rFonts w:cs="Arial"/>
        </w:rPr>
        <w:t xml:space="preserve">Table </w:t>
      </w:r>
      <w:r>
        <w:rPr>
          <w:rFonts w:cs="Arial"/>
          <w:lang w:val="en-US" w:eastAsia="zh-CN"/>
        </w:rPr>
        <w:t>5</w:t>
      </w:r>
      <w:r>
        <w:rPr>
          <w:rFonts w:cs="Arial"/>
        </w:rPr>
        <w:t>.</w:t>
      </w:r>
      <w:r>
        <w:rPr>
          <w:rFonts w:cs="Arial"/>
          <w:lang w:val="en-US" w:eastAsia="zh-CN"/>
        </w:rPr>
        <w:t>x.1.</w:t>
      </w:r>
      <w:r>
        <w:rPr>
          <w:rFonts w:cs="Arial"/>
        </w:rPr>
        <w:t>3-2: ΔR</w:t>
      </w:r>
      <w:r>
        <w:rPr>
          <w:rFonts w:cs="Arial"/>
          <w:vertAlign w:val="subscript"/>
        </w:rPr>
        <w:t>IB</w:t>
      </w:r>
      <w:r>
        <w:rPr>
          <w:rFonts w:cs="Arial"/>
          <w:vertAlign w:val="subscript"/>
          <w:lang w:eastAsia="zh-CN"/>
        </w:rPr>
        <w:t>,c</w:t>
      </w:r>
      <w:r w:rsidR="00BB428D" w:rsidRPr="00BB428D">
        <w:rPr>
          <w:rFonts w:cs="Arial"/>
          <w:bCs/>
        </w:rPr>
        <w:t xml:space="preserve"> </w:t>
      </w:r>
      <w:r w:rsidR="00BB428D" w:rsidRPr="00A1115A">
        <w:rPr>
          <w:rFonts w:cs="Arial"/>
          <w:bCs/>
        </w:rPr>
        <w:t>due to NR CA (t</w:t>
      </w:r>
      <w:r w:rsidR="00BB428D" w:rsidRPr="00A1115A">
        <w:rPr>
          <w:rFonts w:cs="Arial"/>
          <w:bCs/>
          <w:lang w:eastAsia="zh-CN"/>
        </w:rPr>
        <w:t>hree</w:t>
      </w:r>
      <w:r w:rsidR="00BB428D" w:rsidRPr="00A1115A">
        <w:rPr>
          <w:rFonts w:cs="Arial"/>
          <w:bCs/>
        </w:rPr>
        <w:t xml:space="preserve"> bands)</w:t>
      </w:r>
    </w:p>
    <w:p w14:paraId="273CB22A" w14:textId="77777777" w:rsidR="007338E6" w:rsidRDefault="007338E6" w:rsidP="00A2012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7338E6" w:rsidRPr="002A490B" w14:paraId="6376428E" w14:textId="77777777" w:rsidTr="00F13F81">
        <w:trPr>
          <w:trHeight w:val="187"/>
          <w:jc w:val="center"/>
        </w:trPr>
        <w:tc>
          <w:tcPr>
            <w:tcW w:w="1594" w:type="dxa"/>
            <w:vMerge w:val="restart"/>
          </w:tcPr>
          <w:p w14:paraId="7308AEF4" w14:textId="77777777" w:rsidR="007338E6" w:rsidRPr="002A490B" w:rsidRDefault="007338E6" w:rsidP="00F13F81">
            <w:pPr>
              <w:keepNext/>
              <w:keepLines/>
              <w:spacing w:after="0"/>
              <w:jc w:val="center"/>
              <w:rPr>
                <w:rFonts w:ascii="Arial" w:eastAsia="等线" w:hAnsi="Arial"/>
                <w:b/>
                <w:color w:val="000000" w:themeColor="text1"/>
                <w:sz w:val="18"/>
              </w:rPr>
            </w:pPr>
            <w:r w:rsidRPr="002A490B">
              <w:rPr>
                <w:rFonts w:ascii="Arial" w:eastAsia="等线" w:hAnsi="Arial"/>
                <w:b/>
                <w:color w:val="000000" w:themeColor="text1"/>
                <w:sz w:val="18"/>
              </w:rPr>
              <w:t>Inter-band CA combination</w:t>
            </w:r>
          </w:p>
        </w:tc>
        <w:tc>
          <w:tcPr>
            <w:tcW w:w="5845" w:type="dxa"/>
            <w:gridSpan w:val="3"/>
            <w:vAlign w:val="center"/>
          </w:tcPr>
          <w:p w14:paraId="2F2CC45F" w14:textId="77777777" w:rsidR="007338E6" w:rsidRPr="002A490B" w:rsidRDefault="007338E6" w:rsidP="00F13F81">
            <w:pPr>
              <w:keepNext/>
              <w:keepLines/>
              <w:spacing w:after="0"/>
              <w:jc w:val="center"/>
              <w:rPr>
                <w:rFonts w:ascii="Arial" w:eastAsia="等线" w:hAnsi="Arial"/>
                <w:b/>
                <w:color w:val="000000" w:themeColor="text1"/>
                <w:sz w:val="18"/>
              </w:rPr>
            </w:pPr>
            <w:r w:rsidRPr="002A490B">
              <w:rPr>
                <w:rFonts w:ascii="Arial" w:eastAsia="等线" w:hAnsi="Arial"/>
                <w:b/>
                <w:color w:val="000000" w:themeColor="text1"/>
                <w:sz w:val="18"/>
              </w:rPr>
              <w:t>ΔR</w:t>
            </w:r>
            <w:r w:rsidRPr="002A490B">
              <w:rPr>
                <w:rFonts w:ascii="Arial" w:eastAsia="等线" w:hAnsi="Arial"/>
                <w:b/>
                <w:color w:val="000000" w:themeColor="text1"/>
                <w:sz w:val="18"/>
                <w:vertAlign w:val="subscript"/>
              </w:rPr>
              <w:t>IB,c</w:t>
            </w:r>
            <w:r w:rsidRPr="002A490B">
              <w:rPr>
                <w:rFonts w:ascii="Arial" w:eastAsia="等线" w:hAnsi="Arial"/>
                <w:b/>
                <w:color w:val="000000" w:themeColor="text1"/>
                <w:sz w:val="18"/>
              </w:rPr>
              <w:t xml:space="preserve"> for NR bands (dB)</w:t>
            </w:r>
            <w:r>
              <w:rPr>
                <w:rFonts w:ascii="Arial" w:eastAsia="等线" w:hAnsi="Arial"/>
                <w:b/>
                <w:color w:val="000000" w:themeColor="text1"/>
                <w:sz w:val="18"/>
                <w:vertAlign w:val="superscript"/>
              </w:rPr>
              <w:t>*</w:t>
            </w:r>
          </w:p>
        </w:tc>
      </w:tr>
      <w:tr w:rsidR="007338E6" w:rsidRPr="002A490B" w14:paraId="5AC06A45" w14:textId="77777777" w:rsidTr="00F13F81">
        <w:trPr>
          <w:trHeight w:val="187"/>
          <w:jc w:val="center"/>
        </w:trPr>
        <w:tc>
          <w:tcPr>
            <w:tcW w:w="1594" w:type="dxa"/>
            <w:vMerge/>
            <w:tcBorders>
              <w:bottom w:val="single" w:sz="4" w:space="0" w:color="auto"/>
            </w:tcBorders>
          </w:tcPr>
          <w:p w14:paraId="4AE43DD1" w14:textId="77777777" w:rsidR="007338E6" w:rsidRPr="002A490B" w:rsidRDefault="007338E6" w:rsidP="00F13F81">
            <w:pPr>
              <w:keepNext/>
              <w:keepLines/>
              <w:spacing w:after="0"/>
              <w:jc w:val="center"/>
              <w:rPr>
                <w:rFonts w:ascii="Arial" w:eastAsia="等线" w:hAnsi="Arial"/>
                <w:b/>
                <w:color w:val="000000" w:themeColor="text1"/>
                <w:sz w:val="18"/>
              </w:rPr>
            </w:pPr>
          </w:p>
        </w:tc>
        <w:tc>
          <w:tcPr>
            <w:tcW w:w="5845" w:type="dxa"/>
            <w:gridSpan w:val="3"/>
            <w:vAlign w:val="center"/>
          </w:tcPr>
          <w:p w14:paraId="31245AE9" w14:textId="77777777" w:rsidR="007338E6" w:rsidRPr="002A490B" w:rsidRDefault="007338E6" w:rsidP="00F13F81">
            <w:pPr>
              <w:keepNext/>
              <w:keepLines/>
              <w:spacing w:after="0"/>
              <w:jc w:val="center"/>
              <w:rPr>
                <w:rFonts w:ascii="Arial" w:eastAsia="等线" w:hAnsi="Arial"/>
                <w:b/>
                <w:color w:val="000000" w:themeColor="text1"/>
                <w:sz w:val="18"/>
              </w:rPr>
            </w:pPr>
            <w:r w:rsidRPr="002A490B">
              <w:rPr>
                <w:rFonts w:ascii="Arial" w:eastAsia="等线" w:hAnsi="Arial"/>
                <w:b/>
                <w:color w:val="000000" w:themeColor="text1"/>
                <w:sz w:val="18"/>
              </w:rPr>
              <w:t>Component band in order of bands in configuration</w:t>
            </w:r>
            <w:r>
              <w:rPr>
                <w:rFonts w:ascii="Arial" w:eastAsia="等线" w:hAnsi="Arial"/>
                <w:b/>
                <w:color w:val="000000" w:themeColor="text1"/>
                <w:sz w:val="18"/>
                <w:vertAlign w:val="superscript"/>
              </w:rPr>
              <w:t>**</w:t>
            </w:r>
          </w:p>
        </w:tc>
      </w:tr>
      <w:tr w:rsidR="007338E6" w:rsidRPr="002A490B" w14:paraId="23B81C0E" w14:textId="77777777" w:rsidTr="00F13F81">
        <w:trPr>
          <w:trHeight w:val="187"/>
          <w:jc w:val="center"/>
        </w:trPr>
        <w:tc>
          <w:tcPr>
            <w:tcW w:w="1594" w:type="dxa"/>
            <w:tcBorders>
              <w:bottom w:val="single" w:sz="4" w:space="0" w:color="auto"/>
            </w:tcBorders>
            <w:shd w:val="clear" w:color="auto" w:fill="auto"/>
          </w:tcPr>
          <w:p w14:paraId="22B9B9CD" w14:textId="77777777" w:rsidR="007338E6" w:rsidRPr="002A490B" w:rsidRDefault="007338E6" w:rsidP="00F13F81">
            <w:pPr>
              <w:keepNext/>
              <w:keepLines/>
              <w:spacing w:after="0"/>
              <w:jc w:val="center"/>
              <w:rPr>
                <w:rFonts w:ascii="Arial" w:eastAsia="等线" w:hAnsi="Arial"/>
                <w:color w:val="000000" w:themeColor="text1"/>
                <w:sz w:val="18"/>
              </w:rPr>
            </w:pPr>
            <w:r w:rsidRPr="002A490B">
              <w:rPr>
                <w:rFonts w:ascii="Arial" w:eastAsia="等线" w:hAnsi="Arial"/>
                <w:color w:val="000000" w:themeColor="text1"/>
                <w:sz w:val="18"/>
                <w:lang w:eastAsia="zh-CN"/>
              </w:rPr>
              <w:t>CA</w:t>
            </w:r>
            <w:r w:rsidRPr="002A490B">
              <w:rPr>
                <w:rFonts w:ascii="Arial" w:eastAsia="等线" w:hAnsi="Arial"/>
                <w:color w:val="000000" w:themeColor="text1"/>
                <w:sz w:val="18"/>
              </w:rPr>
              <w:t>_</w:t>
            </w:r>
            <w:r w:rsidRPr="002A490B">
              <w:rPr>
                <w:rFonts w:ascii="Arial" w:eastAsia="等线" w:hAnsi="Arial"/>
                <w:color w:val="000000" w:themeColor="text1"/>
                <w:sz w:val="18"/>
                <w:lang w:eastAsia="zh-CN"/>
              </w:rPr>
              <w:t>n</w:t>
            </w:r>
            <w:r>
              <w:rPr>
                <w:rFonts w:ascii="Arial" w:eastAsia="等线" w:hAnsi="Arial"/>
                <w:color w:val="000000" w:themeColor="text1"/>
                <w:sz w:val="18"/>
                <w:lang w:eastAsia="zh-CN"/>
              </w:rPr>
              <w:t>x</w:t>
            </w:r>
            <w:r w:rsidRPr="002A490B">
              <w:rPr>
                <w:rFonts w:ascii="Arial" w:eastAsia="等线" w:hAnsi="Arial"/>
                <w:color w:val="000000" w:themeColor="text1"/>
                <w:sz w:val="18"/>
                <w:lang w:val="sv-SE" w:eastAsia="ja-JP"/>
              </w:rPr>
              <w:t>-</w:t>
            </w:r>
            <w:r w:rsidRPr="002A490B">
              <w:rPr>
                <w:rFonts w:ascii="Arial" w:eastAsia="等线" w:hAnsi="Arial"/>
                <w:color w:val="000000" w:themeColor="text1"/>
                <w:sz w:val="18"/>
                <w:lang w:val="en-US" w:eastAsia="zh-CN"/>
              </w:rPr>
              <w:t>n</w:t>
            </w:r>
            <w:r>
              <w:rPr>
                <w:rFonts w:ascii="Arial" w:eastAsia="等线" w:hAnsi="Arial"/>
                <w:color w:val="000000" w:themeColor="text1"/>
                <w:sz w:val="18"/>
                <w:lang w:val="en-US" w:eastAsia="zh-CN"/>
              </w:rPr>
              <w:t>y</w:t>
            </w:r>
            <w:r w:rsidRPr="002A490B">
              <w:rPr>
                <w:rFonts w:ascii="Arial" w:eastAsia="等线" w:hAnsi="Arial"/>
                <w:color w:val="000000" w:themeColor="text1"/>
                <w:sz w:val="18"/>
                <w:lang w:val="sv-SE" w:eastAsia="zh-CN"/>
              </w:rPr>
              <w:t>-n</w:t>
            </w:r>
            <w:r>
              <w:rPr>
                <w:rFonts w:ascii="Arial" w:eastAsia="等线" w:hAnsi="Arial"/>
                <w:color w:val="000000" w:themeColor="text1"/>
                <w:sz w:val="18"/>
                <w:lang w:val="sv-SE" w:eastAsia="zh-CN"/>
              </w:rPr>
              <w:t>z</w:t>
            </w:r>
          </w:p>
        </w:tc>
        <w:tc>
          <w:tcPr>
            <w:tcW w:w="1948" w:type="dxa"/>
            <w:vAlign w:val="center"/>
          </w:tcPr>
          <w:p w14:paraId="4A19B40E" w14:textId="77777777" w:rsidR="007338E6" w:rsidRPr="002A490B" w:rsidRDefault="007338E6" w:rsidP="00F13F81">
            <w:pPr>
              <w:keepNext/>
              <w:keepLines/>
              <w:spacing w:after="0"/>
              <w:jc w:val="center"/>
              <w:rPr>
                <w:rFonts w:ascii="Arial" w:eastAsia="等线" w:hAnsi="Arial"/>
                <w:color w:val="000000" w:themeColor="text1"/>
                <w:sz w:val="18"/>
                <w:lang w:eastAsia="zh-CN"/>
              </w:rPr>
            </w:pPr>
          </w:p>
        </w:tc>
        <w:tc>
          <w:tcPr>
            <w:tcW w:w="1948" w:type="dxa"/>
            <w:vAlign w:val="center"/>
          </w:tcPr>
          <w:p w14:paraId="571D5AF8" w14:textId="77777777" w:rsidR="007338E6" w:rsidRPr="002A490B" w:rsidRDefault="007338E6" w:rsidP="00F13F81">
            <w:pPr>
              <w:keepNext/>
              <w:keepLines/>
              <w:spacing w:after="0"/>
              <w:jc w:val="center"/>
              <w:rPr>
                <w:rFonts w:ascii="Arial" w:eastAsia="等线" w:hAnsi="Arial"/>
                <w:color w:val="000000" w:themeColor="text1"/>
                <w:sz w:val="18"/>
                <w:lang w:eastAsia="zh-CN"/>
              </w:rPr>
            </w:pPr>
          </w:p>
        </w:tc>
        <w:tc>
          <w:tcPr>
            <w:tcW w:w="1949" w:type="dxa"/>
            <w:vAlign w:val="center"/>
          </w:tcPr>
          <w:p w14:paraId="1C37CCCA" w14:textId="77777777" w:rsidR="007338E6" w:rsidRPr="002A490B" w:rsidRDefault="007338E6" w:rsidP="00F13F81">
            <w:pPr>
              <w:keepNext/>
              <w:keepLines/>
              <w:spacing w:after="0"/>
              <w:jc w:val="center"/>
              <w:rPr>
                <w:rFonts w:ascii="Arial" w:eastAsia="等线" w:hAnsi="Arial"/>
                <w:color w:val="000000" w:themeColor="text1"/>
                <w:sz w:val="18"/>
                <w:lang w:eastAsia="zh-CN"/>
              </w:rPr>
            </w:pPr>
          </w:p>
        </w:tc>
      </w:tr>
      <w:tr w:rsidR="007338E6" w:rsidRPr="002A490B" w14:paraId="1703975E" w14:textId="77777777" w:rsidTr="00F13F81">
        <w:trPr>
          <w:trHeight w:val="187"/>
          <w:jc w:val="center"/>
        </w:trPr>
        <w:tc>
          <w:tcPr>
            <w:tcW w:w="7439" w:type="dxa"/>
            <w:gridSpan w:val="4"/>
            <w:tcBorders>
              <w:top w:val="single" w:sz="4" w:space="0" w:color="auto"/>
            </w:tcBorders>
            <w:shd w:val="clear" w:color="auto" w:fill="auto"/>
          </w:tcPr>
          <w:p w14:paraId="6919012D" w14:textId="77777777" w:rsidR="007338E6" w:rsidRPr="002A490B" w:rsidRDefault="007338E6" w:rsidP="00F13F81">
            <w:pPr>
              <w:keepLines/>
              <w:spacing w:after="0"/>
              <w:ind w:left="870" w:hanging="870"/>
              <w:rPr>
                <w:rFonts w:eastAsia="等线" w:cs="Arial"/>
                <w:color w:val="000000" w:themeColor="text1"/>
                <w:lang w:eastAsia="ja-JP"/>
              </w:rPr>
            </w:pPr>
            <w:r>
              <w:rPr>
                <w:rFonts w:ascii="Arial" w:eastAsia="等线" w:hAnsi="Arial" w:cs="Arial"/>
                <w:color w:val="000000" w:themeColor="text1"/>
                <w:sz w:val="18"/>
                <w:lang w:eastAsia="ja-JP"/>
              </w:rPr>
              <w:t>NOTE *</w:t>
            </w:r>
            <w:r w:rsidRPr="002A490B">
              <w:rPr>
                <w:rFonts w:ascii="Arial" w:eastAsia="等线" w:hAnsi="Arial" w:cs="Arial"/>
                <w:color w:val="000000" w:themeColor="text1"/>
                <w:sz w:val="18"/>
                <w:lang w:eastAsia="ja-JP"/>
              </w:rPr>
              <w:t>:</w:t>
            </w:r>
            <w:r w:rsidRPr="002A490B">
              <w:rPr>
                <w:rFonts w:ascii="Arial" w:eastAsia="等线" w:hAnsi="Arial" w:cs="Arial"/>
                <w:color w:val="000000" w:themeColor="text1"/>
                <w:sz w:val="18"/>
                <w:lang w:eastAsia="ja-JP"/>
              </w:rPr>
              <w:tab/>
              <w:t xml:space="preserve"> “-” denotes ΔR</w:t>
            </w:r>
            <w:r w:rsidRPr="002A490B">
              <w:rPr>
                <w:rFonts w:ascii="Arial" w:eastAsia="等线" w:hAnsi="Arial" w:cs="Arial"/>
                <w:color w:val="000000" w:themeColor="text1"/>
                <w:sz w:val="18"/>
                <w:vertAlign w:val="subscript"/>
                <w:lang w:eastAsia="ja-JP"/>
              </w:rPr>
              <w:t>IB,c</w:t>
            </w:r>
            <w:r w:rsidRPr="002A490B">
              <w:rPr>
                <w:rFonts w:ascii="Arial" w:eastAsia="等线" w:hAnsi="Arial" w:cs="Arial"/>
                <w:color w:val="000000" w:themeColor="text1"/>
                <w:sz w:val="18"/>
                <w:lang w:eastAsia="ja-JP"/>
              </w:rPr>
              <w:t xml:space="preserve"> = 0.</w:t>
            </w:r>
          </w:p>
          <w:p w14:paraId="7F4F0F1C" w14:textId="77777777" w:rsidR="007338E6" w:rsidRPr="002A490B" w:rsidRDefault="007338E6" w:rsidP="00F13F81">
            <w:pPr>
              <w:keepLines/>
              <w:spacing w:after="0"/>
              <w:ind w:left="870" w:hanging="870"/>
              <w:rPr>
                <w:rFonts w:ascii="Arial" w:eastAsia="等线" w:hAnsi="Arial"/>
                <w:color w:val="000000" w:themeColor="text1"/>
                <w:sz w:val="18"/>
                <w:lang w:val="en-US"/>
              </w:rPr>
            </w:pPr>
            <w:r>
              <w:rPr>
                <w:rFonts w:ascii="Arial" w:eastAsia="等线" w:hAnsi="Arial" w:cs="Arial"/>
                <w:color w:val="000000" w:themeColor="text1"/>
                <w:sz w:val="18"/>
                <w:lang w:eastAsia="ja-JP"/>
              </w:rPr>
              <w:t>NOTE **</w:t>
            </w:r>
            <w:r w:rsidRPr="002A490B">
              <w:rPr>
                <w:rFonts w:ascii="Arial" w:eastAsia="等线" w:hAnsi="Arial" w:cs="Arial"/>
                <w:color w:val="000000" w:themeColor="text1"/>
                <w:sz w:val="18"/>
                <w:lang w:eastAsia="ja-JP"/>
              </w:rPr>
              <w:t>:</w:t>
            </w:r>
            <w:r w:rsidRPr="002A490B">
              <w:rPr>
                <w:rFonts w:ascii="Arial" w:eastAsia="等线" w:hAnsi="Arial" w:cs="Arial"/>
                <w:color w:val="000000" w:themeColor="text1"/>
                <w:sz w:val="18"/>
                <w:lang w:eastAsia="ja-JP"/>
              </w:rPr>
              <w:tab/>
              <w:t>The component band order in the configuration should be listed by the order of NR bands, such as for CA_n1-n3-n8 the band order from left to right is n1, n3 and n8.</w:t>
            </w:r>
          </w:p>
        </w:tc>
      </w:tr>
    </w:tbl>
    <w:p w14:paraId="14CF62A9" w14:textId="77777777" w:rsidR="007338E6" w:rsidRPr="007338E6" w:rsidRDefault="007338E6" w:rsidP="00A20126"/>
    <w:p w14:paraId="5A032B2E" w14:textId="77777777" w:rsidR="00654648" w:rsidRDefault="00DF33FC">
      <w:pPr>
        <w:pStyle w:val="31"/>
        <w:rPr>
          <w:rFonts w:cs="Arial"/>
          <w:szCs w:val="28"/>
          <w:lang w:eastAsia="zh-CN"/>
        </w:rPr>
      </w:pPr>
      <w:bookmarkStart w:id="73" w:name="_Toc136288102"/>
      <w:r>
        <w:t>5.x.2</w:t>
      </w:r>
      <w:r>
        <w:tab/>
      </w:r>
      <w:r>
        <w:rPr>
          <w:rFonts w:cs="Arial"/>
          <w:szCs w:val="28"/>
          <w:lang w:eastAsia="zh-CN"/>
        </w:rPr>
        <w:t>Specific for 2 bands UL CA</w:t>
      </w:r>
      <w:bookmarkEnd w:id="73"/>
    </w:p>
    <w:p w14:paraId="469C67E4" w14:textId="77777777" w:rsidR="00654648" w:rsidRDefault="00DF33FC">
      <w:pPr>
        <w:pStyle w:val="EditorsNote"/>
        <w:overflowPunct w:val="0"/>
        <w:autoSpaceDE w:val="0"/>
        <w:autoSpaceDN w:val="0"/>
        <w:adjustRightInd w:val="0"/>
        <w:ind w:left="284" w:firstLine="0"/>
        <w:textAlignment w:val="baseline"/>
        <w:rPr>
          <w:rFonts w:eastAsia="Times New Roman"/>
          <w:lang w:eastAsia="en-GB"/>
        </w:rPr>
      </w:pPr>
      <w:r>
        <w:rPr>
          <w:rFonts w:eastAsia="Times New Roman"/>
          <w:lang w:eastAsia="en-GB"/>
        </w:rPr>
        <w:t xml:space="preserve">Editor's note: Text will be added if 2 bands UL CA are supported, otherwise all the clauses shall be void. </w:t>
      </w:r>
    </w:p>
    <w:p w14:paraId="794A6A0B" w14:textId="77777777" w:rsidR="00654648" w:rsidRDefault="00DF33FC">
      <w:pPr>
        <w:pStyle w:val="41"/>
        <w:rPr>
          <w:rFonts w:cs="Arial"/>
          <w:lang w:eastAsia="zh-CN"/>
        </w:rPr>
      </w:pPr>
      <w:bookmarkStart w:id="74" w:name="_Toc136288103"/>
      <w:r>
        <w:t>5.x.2.1</w:t>
      </w:r>
      <w:r>
        <w:tab/>
      </w:r>
      <w:r>
        <w:rPr>
          <w:rFonts w:cs="Arial"/>
          <w:lang w:eastAsia="zh-CN"/>
        </w:rPr>
        <w:t>UE co-existence studies</w:t>
      </w:r>
      <w:bookmarkEnd w:id="74"/>
    </w:p>
    <w:p w14:paraId="36D32E7E" w14:textId="77777777" w:rsidR="00654648" w:rsidRDefault="00DF33FC">
      <w:pPr>
        <w:pStyle w:val="EditorsNote"/>
        <w:overflowPunct w:val="0"/>
        <w:autoSpaceDE w:val="0"/>
        <w:autoSpaceDN w:val="0"/>
        <w:adjustRightInd w:val="0"/>
        <w:ind w:left="284" w:firstLine="0"/>
        <w:textAlignment w:val="baseline"/>
        <w:rPr>
          <w:rFonts w:eastAsia="宋体"/>
          <w:lang w:eastAsia="zh-CN"/>
        </w:rPr>
      </w:pPr>
      <w:r>
        <w:rPr>
          <w:rFonts w:eastAsia="宋体" w:hint="eastAsia"/>
          <w:lang w:eastAsia="zh-CN"/>
        </w:rPr>
        <w:t>Editor's</w:t>
      </w:r>
      <w:r>
        <w:t xml:space="preserve"> note: </w:t>
      </w:r>
      <w:r>
        <w:rPr>
          <w:rFonts w:eastAsia="宋体" w:hint="eastAsia"/>
          <w:lang w:val="en-US" w:eastAsia="zh-CN"/>
        </w:rPr>
        <w:t xml:space="preserve"> No co-existence study tables are recommended to be included, since it was already incorporated in the corresponding 2DL fallback band combination TR. </w:t>
      </w:r>
    </w:p>
    <w:p w14:paraId="5EAB7369" w14:textId="77777777" w:rsidR="00654648" w:rsidRDefault="00DF33FC">
      <w:pPr>
        <w:pStyle w:val="41"/>
        <w:rPr>
          <w:rFonts w:cs="Arial"/>
          <w:lang w:eastAsia="zh-CN"/>
        </w:rPr>
      </w:pPr>
      <w:bookmarkStart w:id="75" w:name="_Toc136288104"/>
      <w:r>
        <w:t>5.x.2.2</w:t>
      </w:r>
      <w:r>
        <w:tab/>
      </w:r>
      <w:r>
        <w:rPr>
          <w:rFonts w:cs="Arial"/>
          <w:szCs w:val="22"/>
          <w:lang w:val="en-US" w:eastAsia="zh-CN"/>
        </w:rPr>
        <w:t>REFSENS requirements</w:t>
      </w:r>
      <w:bookmarkEnd w:id="75"/>
    </w:p>
    <w:p w14:paraId="7277629A" w14:textId="5B6FE3A7" w:rsidR="00654648" w:rsidRDefault="00DF33FC">
      <w:pPr>
        <w:pStyle w:val="EditorsNote"/>
        <w:overflowPunct w:val="0"/>
        <w:autoSpaceDE w:val="0"/>
        <w:autoSpaceDN w:val="0"/>
        <w:adjustRightInd w:val="0"/>
        <w:ind w:left="284" w:firstLine="0"/>
        <w:textAlignment w:val="baseline"/>
        <w:rPr>
          <w:rFonts w:eastAsia="宋体"/>
          <w:lang w:val="en-US" w:eastAsia="zh-CN"/>
        </w:rPr>
      </w:pPr>
      <w:r>
        <w:rPr>
          <w:rFonts w:eastAsia="宋体"/>
          <w:lang w:val="en-US" w:eastAsia="zh-CN"/>
        </w:rPr>
        <w:t xml:space="preserve"> Editor's note: Text will be added</w:t>
      </w:r>
      <w:r>
        <w:rPr>
          <w:rFonts w:eastAsia="宋体" w:hint="eastAsia"/>
          <w:lang w:val="en-US" w:eastAsia="zh-CN"/>
        </w:rPr>
        <w:t xml:space="preserve"> on </w:t>
      </w:r>
      <w:r>
        <w:rPr>
          <w:rFonts w:eastAsia="宋体"/>
          <w:lang w:val="en-US" w:eastAsia="zh-CN"/>
        </w:rPr>
        <w:t>reference sensitivity exceptions</w:t>
      </w:r>
      <w:r>
        <w:rPr>
          <w:rFonts w:eastAsia="宋体" w:hint="eastAsia"/>
          <w:lang w:val="en-US" w:eastAsia="zh-CN"/>
        </w:rPr>
        <w:t xml:space="preserve"> if IMD issue</w:t>
      </w:r>
      <w:r>
        <w:rPr>
          <w:rFonts w:eastAsia="宋体"/>
          <w:lang w:val="en-US" w:eastAsia="zh-CN"/>
        </w:rPr>
        <w:t xml:space="preserve"> </w:t>
      </w:r>
      <w:r>
        <w:rPr>
          <w:rFonts w:eastAsia="宋体" w:hint="eastAsia"/>
          <w:lang w:val="en-US" w:eastAsia="zh-CN"/>
        </w:rPr>
        <w:t xml:space="preserve">due to dual uplink operation falling into DL of the third band </w:t>
      </w:r>
      <w:r>
        <w:rPr>
          <w:rFonts w:eastAsia="宋体"/>
          <w:lang w:val="en-US" w:eastAsia="zh-CN"/>
        </w:rPr>
        <w:t>are identified.</w:t>
      </w:r>
    </w:p>
    <w:p w14:paraId="6352592E" w14:textId="5CA5E2BA" w:rsidR="00AC4AB0" w:rsidRDefault="009F0C9D" w:rsidP="00A20126">
      <w:pPr>
        <w:pStyle w:val="21"/>
      </w:pPr>
      <w:bookmarkStart w:id="76" w:name="_Toc9848477"/>
      <w:bookmarkStart w:id="77" w:name="_Toc136288105"/>
      <w:r>
        <w:rPr>
          <w:rFonts w:hint="eastAsia"/>
        </w:rPr>
        <w:lastRenderedPageBreak/>
        <w:t>5.1</w:t>
      </w:r>
      <w:r w:rsidR="00AC4AB0" w:rsidRPr="00AC4AB0">
        <w:tab/>
      </w:r>
      <w:r w:rsidR="00AC4AB0">
        <w:rPr>
          <w:rFonts w:hint="eastAsia"/>
        </w:rPr>
        <w:t>CA_n</w:t>
      </w:r>
      <w:r w:rsidR="00AC4AB0">
        <w:t>1</w:t>
      </w:r>
      <w:r w:rsidR="00AC4AB0">
        <w:rPr>
          <w:rFonts w:hint="eastAsia"/>
        </w:rPr>
        <w:t>-n</w:t>
      </w:r>
      <w:r w:rsidR="00AC4AB0">
        <w:t>41</w:t>
      </w:r>
      <w:r w:rsidR="00AC4AB0">
        <w:rPr>
          <w:rFonts w:hint="eastAsia"/>
        </w:rPr>
        <w:t>-n</w:t>
      </w:r>
      <w:bookmarkEnd w:id="76"/>
      <w:r w:rsidR="00AC4AB0">
        <w:t>79</w:t>
      </w:r>
      <w:bookmarkEnd w:id="77"/>
    </w:p>
    <w:p w14:paraId="69341BA4" w14:textId="11E79D2E" w:rsidR="00AC4AB0" w:rsidRPr="00A20126" w:rsidRDefault="009F0C9D" w:rsidP="00AC4AB0">
      <w:pPr>
        <w:pStyle w:val="31"/>
      </w:pPr>
      <w:bookmarkStart w:id="78" w:name="_Toc136288106"/>
      <w:r>
        <w:t>5.1</w:t>
      </w:r>
      <w:r w:rsidR="00AC4AB0">
        <w:t>.1</w:t>
      </w:r>
      <w:r w:rsidR="00AC4AB0">
        <w:tab/>
        <w:t>Common for 1 band UL and 2 bands UL CA</w:t>
      </w:r>
      <w:bookmarkEnd w:id="78"/>
    </w:p>
    <w:p w14:paraId="0F154BEE" w14:textId="2EFC13CE" w:rsidR="00AC4AB0" w:rsidRDefault="009F0C9D" w:rsidP="00AC4AB0">
      <w:pPr>
        <w:pStyle w:val="41"/>
      </w:pPr>
      <w:bookmarkStart w:id="79" w:name="_Toc9848478"/>
      <w:bookmarkStart w:id="80" w:name="_Toc136288107"/>
      <w:r>
        <w:rPr>
          <w:rFonts w:hint="eastAsia"/>
        </w:rPr>
        <w:t>5.1</w:t>
      </w:r>
      <w:r w:rsidR="00AC4AB0">
        <w:rPr>
          <w:rFonts w:hint="eastAsia"/>
        </w:rPr>
        <w:t>.1</w:t>
      </w:r>
      <w:r w:rsidR="00AC4AB0">
        <w:t>.1</w:t>
      </w:r>
      <w:r w:rsidR="00AC4AB0">
        <w:tab/>
        <w:t xml:space="preserve">Operating bands for </w:t>
      </w:r>
      <w:r w:rsidR="00AC4AB0">
        <w:rPr>
          <w:rFonts w:hint="eastAsia"/>
        </w:rPr>
        <w:t>CA</w:t>
      </w:r>
      <w:bookmarkEnd w:id="79"/>
      <w:bookmarkEnd w:id="80"/>
    </w:p>
    <w:p w14:paraId="3F0EABC6" w14:textId="70E2D62A" w:rsidR="00AC4AB0" w:rsidRPr="00AC4AB0" w:rsidRDefault="00AC4AB0" w:rsidP="00AC4AB0">
      <w:pPr>
        <w:pStyle w:val="TH"/>
        <w:rPr>
          <w:rFonts w:cs="Arial"/>
        </w:rPr>
      </w:pPr>
      <w:r>
        <w:rPr>
          <w:rFonts w:cs="Arial"/>
        </w:rPr>
        <w:t>Table 5.</w:t>
      </w:r>
      <w:r w:rsidR="0082277D">
        <w:rPr>
          <w:rFonts w:cs="Arial"/>
        </w:rPr>
        <w:t>1</w:t>
      </w:r>
      <w:r>
        <w:rPr>
          <w:rFonts w:cs="Arial"/>
        </w:rPr>
        <w:t>.1.1-1</w:t>
      </w:r>
      <w:r w:rsidRPr="00AC4AB0">
        <w:rPr>
          <w:rFonts w:cs="Arial"/>
        </w:rP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306"/>
        <w:gridCol w:w="1134"/>
        <w:gridCol w:w="426"/>
        <w:gridCol w:w="1134"/>
        <w:gridCol w:w="1752"/>
      </w:tblGrid>
      <w:tr w:rsidR="00AC4AB0" w14:paraId="2E7FFA44" w14:textId="77777777" w:rsidTr="00F13F81">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30E09B41" w14:textId="77777777" w:rsidR="00AC4AB0" w:rsidRDefault="00AC4AB0" w:rsidP="00F13F81">
            <w:pPr>
              <w:pStyle w:val="TAH"/>
            </w:pPr>
            <w:r>
              <w:rPr>
                <w:rFonts w:eastAsia="Malgun Gothic"/>
              </w:rPr>
              <w:t>NR Band</w:t>
            </w:r>
          </w:p>
        </w:tc>
        <w:tc>
          <w:tcPr>
            <w:tcW w:w="2689" w:type="dxa"/>
            <w:gridSpan w:val="3"/>
            <w:tcBorders>
              <w:top w:val="single" w:sz="4" w:space="0" w:color="auto"/>
              <w:left w:val="single" w:sz="4" w:space="0" w:color="auto"/>
              <w:bottom w:val="single" w:sz="4" w:space="0" w:color="auto"/>
              <w:right w:val="single" w:sz="4" w:space="0" w:color="auto"/>
            </w:tcBorders>
          </w:tcPr>
          <w:p w14:paraId="33B0DBAA" w14:textId="77777777" w:rsidR="00AC4AB0" w:rsidRDefault="00AC4AB0" w:rsidP="00F13F81">
            <w:pPr>
              <w:pStyle w:val="TAH"/>
            </w:pPr>
            <w:r>
              <w:rPr>
                <w:rFonts w:eastAsia="Malgun Gothic"/>
              </w:rPr>
              <w:t>Uplink (UL) band</w:t>
            </w:r>
          </w:p>
        </w:tc>
        <w:tc>
          <w:tcPr>
            <w:tcW w:w="2694" w:type="dxa"/>
            <w:gridSpan w:val="3"/>
            <w:tcBorders>
              <w:top w:val="single" w:sz="4" w:space="0" w:color="auto"/>
              <w:left w:val="single" w:sz="4" w:space="0" w:color="auto"/>
              <w:bottom w:val="single" w:sz="4" w:space="0" w:color="auto"/>
              <w:right w:val="single" w:sz="4" w:space="0" w:color="auto"/>
            </w:tcBorders>
          </w:tcPr>
          <w:p w14:paraId="22E7D470" w14:textId="77777777" w:rsidR="00AC4AB0" w:rsidRDefault="00AC4AB0" w:rsidP="00F13F81">
            <w:pPr>
              <w:pStyle w:val="TAH"/>
            </w:pPr>
            <w:r>
              <w:rPr>
                <w:rFonts w:eastAsia="Malgun Gothic"/>
              </w:rPr>
              <w:t>Downlink (DL) band</w:t>
            </w:r>
          </w:p>
        </w:tc>
        <w:tc>
          <w:tcPr>
            <w:tcW w:w="1752" w:type="dxa"/>
            <w:vMerge w:val="restart"/>
            <w:tcBorders>
              <w:top w:val="single" w:sz="4" w:space="0" w:color="auto"/>
              <w:left w:val="single" w:sz="4" w:space="0" w:color="auto"/>
              <w:bottom w:val="single" w:sz="4" w:space="0" w:color="auto"/>
              <w:right w:val="single" w:sz="4" w:space="0" w:color="auto"/>
            </w:tcBorders>
            <w:vAlign w:val="center"/>
          </w:tcPr>
          <w:p w14:paraId="32CD91B3" w14:textId="77777777" w:rsidR="00AC4AB0" w:rsidRDefault="00AC4AB0" w:rsidP="00F13F81">
            <w:pPr>
              <w:pStyle w:val="TAH"/>
              <w:rPr>
                <w:rFonts w:eastAsia="Malgun Gothic"/>
              </w:rPr>
            </w:pPr>
            <w:r>
              <w:rPr>
                <w:rFonts w:eastAsia="Malgun Gothic"/>
              </w:rPr>
              <w:t>Duplex</w:t>
            </w:r>
          </w:p>
          <w:p w14:paraId="135B3EAC" w14:textId="77777777" w:rsidR="00AC4AB0" w:rsidRDefault="00AC4AB0" w:rsidP="00F13F81">
            <w:pPr>
              <w:pStyle w:val="TAH"/>
            </w:pPr>
            <w:r>
              <w:t>mode</w:t>
            </w:r>
          </w:p>
        </w:tc>
      </w:tr>
      <w:tr w:rsidR="00AC4AB0" w14:paraId="48F320BF" w14:textId="77777777" w:rsidTr="00F13F81">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7EB0DBDD" w14:textId="77777777" w:rsidR="00AC4AB0" w:rsidRDefault="00AC4AB0" w:rsidP="00F13F81">
            <w:pPr>
              <w:pStyle w:val="TAH"/>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61EFB355" w14:textId="77777777" w:rsidR="00AC4AB0" w:rsidRDefault="00AC4AB0" w:rsidP="00F13F81">
            <w:pPr>
              <w:pStyle w:val="TAH"/>
            </w:pPr>
            <w:r>
              <w:rPr>
                <w:rFonts w:eastAsia="Malgun Gothic"/>
              </w:rPr>
              <w:t>BS receive / UE transmit</w:t>
            </w:r>
          </w:p>
        </w:tc>
        <w:tc>
          <w:tcPr>
            <w:tcW w:w="2694" w:type="dxa"/>
            <w:gridSpan w:val="3"/>
            <w:tcBorders>
              <w:top w:val="single" w:sz="4" w:space="0" w:color="auto"/>
              <w:left w:val="single" w:sz="4" w:space="0" w:color="auto"/>
              <w:bottom w:val="single" w:sz="4" w:space="0" w:color="auto"/>
              <w:right w:val="single" w:sz="4" w:space="0" w:color="auto"/>
            </w:tcBorders>
          </w:tcPr>
          <w:p w14:paraId="43BF9C12" w14:textId="77777777" w:rsidR="00AC4AB0" w:rsidRDefault="00AC4AB0" w:rsidP="00F13F81">
            <w:pPr>
              <w:pStyle w:val="TAH"/>
            </w:pPr>
            <w:r>
              <w:rPr>
                <w:rFonts w:eastAsia="Malgun Gothic"/>
              </w:rPr>
              <w:t>BS transmit / UE receive</w:t>
            </w:r>
          </w:p>
        </w:tc>
        <w:tc>
          <w:tcPr>
            <w:tcW w:w="1752" w:type="dxa"/>
            <w:vMerge/>
            <w:tcBorders>
              <w:top w:val="single" w:sz="4" w:space="0" w:color="auto"/>
              <w:left w:val="single" w:sz="4" w:space="0" w:color="auto"/>
              <w:bottom w:val="single" w:sz="4" w:space="0" w:color="auto"/>
              <w:right w:val="single" w:sz="4" w:space="0" w:color="auto"/>
            </w:tcBorders>
            <w:vAlign w:val="center"/>
          </w:tcPr>
          <w:p w14:paraId="28D3305D" w14:textId="77777777" w:rsidR="00AC4AB0" w:rsidRDefault="00AC4AB0" w:rsidP="00F13F81">
            <w:pPr>
              <w:pStyle w:val="TAH"/>
              <w:rPr>
                <w:rFonts w:eastAsia="Malgun Gothic"/>
              </w:rPr>
            </w:pPr>
          </w:p>
        </w:tc>
      </w:tr>
      <w:tr w:rsidR="00AC4AB0" w14:paraId="6AFB0944" w14:textId="77777777" w:rsidTr="00F13F81">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323C2BBC" w14:textId="77777777" w:rsidR="00AC4AB0" w:rsidRDefault="00AC4AB0" w:rsidP="00F13F81">
            <w:pPr>
              <w:pStyle w:val="TAH"/>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496697CC" w14:textId="77777777" w:rsidR="00AC4AB0" w:rsidRDefault="00AC4AB0" w:rsidP="00F13F81">
            <w:pPr>
              <w:pStyle w:val="TAH"/>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2694" w:type="dxa"/>
            <w:gridSpan w:val="3"/>
            <w:tcBorders>
              <w:top w:val="single" w:sz="4" w:space="0" w:color="auto"/>
              <w:left w:val="single" w:sz="4" w:space="0" w:color="auto"/>
              <w:bottom w:val="single" w:sz="4" w:space="0" w:color="auto"/>
              <w:right w:val="single" w:sz="4" w:space="0" w:color="auto"/>
            </w:tcBorders>
            <w:vAlign w:val="center"/>
          </w:tcPr>
          <w:p w14:paraId="7FDA5867" w14:textId="77777777" w:rsidR="00AC4AB0" w:rsidRDefault="00AC4AB0" w:rsidP="00F13F81">
            <w:pPr>
              <w:pStyle w:val="TAH"/>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752" w:type="dxa"/>
            <w:vMerge/>
            <w:tcBorders>
              <w:top w:val="single" w:sz="4" w:space="0" w:color="auto"/>
              <w:left w:val="single" w:sz="4" w:space="0" w:color="auto"/>
              <w:bottom w:val="single" w:sz="4" w:space="0" w:color="auto"/>
              <w:right w:val="single" w:sz="4" w:space="0" w:color="auto"/>
            </w:tcBorders>
            <w:vAlign w:val="center"/>
          </w:tcPr>
          <w:p w14:paraId="767E6BD0" w14:textId="77777777" w:rsidR="00AC4AB0" w:rsidRDefault="00AC4AB0" w:rsidP="00F13F81">
            <w:pPr>
              <w:pStyle w:val="TAH"/>
              <w:rPr>
                <w:rFonts w:eastAsia="Malgun Gothic"/>
              </w:rPr>
            </w:pPr>
          </w:p>
        </w:tc>
      </w:tr>
      <w:tr w:rsidR="00AC4AB0" w14:paraId="7192FA99" w14:textId="77777777" w:rsidTr="00F13F81">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3B9F5589" w14:textId="77777777" w:rsidR="00AC4AB0" w:rsidRDefault="00AC4AB0" w:rsidP="00F13F81">
            <w:pPr>
              <w:keepNext/>
              <w:keepLines/>
              <w:jc w:val="center"/>
              <w:rPr>
                <w:rFonts w:ascii="Arial" w:hAnsi="Arial" w:cs="Arial"/>
                <w:sz w:val="18"/>
              </w:rPr>
            </w:pPr>
            <w:r>
              <w:rPr>
                <w:rFonts w:ascii="Arial" w:eastAsia="宋体" w:hAnsi="Arial" w:cs="Arial" w:hint="eastAsia"/>
                <w:sz w:val="18"/>
              </w:rPr>
              <w:t>n</w:t>
            </w:r>
            <w:r>
              <w:rPr>
                <w:rFonts w:ascii="Arial" w:hAnsi="Arial" w:cs="Arial"/>
                <w:sz w:val="18"/>
              </w:rPr>
              <w:t>1</w:t>
            </w:r>
          </w:p>
        </w:tc>
        <w:tc>
          <w:tcPr>
            <w:tcW w:w="1088" w:type="dxa"/>
            <w:tcBorders>
              <w:top w:val="single" w:sz="4" w:space="0" w:color="auto"/>
              <w:left w:val="single" w:sz="4" w:space="0" w:color="auto"/>
              <w:bottom w:val="single" w:sz="4" w:space="0" w:color="auto"/>
              <w:right w:val="nil"/>
            </w:tcBorders>
          </w:tcPr>
          <w:p w14:paraId="6AA14EE5" w14:textId="77777777" w:rsidR="00AC4AB0" w:rsidRDefault="00AC4AB0" w:rsidP="00F13F81">
            <w:pPr>
              <w:keepNext/>
              <w:keepLines/>
              <w:jc w:val="right"/>
              <w:rPr>
                <w:rFonts w:ascii="Arial" w:eastAsia="宋体" w:hAnsi="Arial" w:cs="Arial"/>
                <w:color w:val="000000"/>
                <w:sz w:val="18"/>
              </w:rPr>
            </w:pPr>
            <w:r>
              <w:rPr>
                <w:rFonts w:ascii="Arial" w:eastAsia="宋体" w:hAnsi="Arial" w:cs="Arial"/>
                <w:color w:val="000000"/>
                <w:sz w:val="18"/>
              </w:rPr>
              <w:t>1920 MHz</w:t>
            </w:r>
          </w:p>
        </w:tc>
        <w:tc>
          <w:tcPr>
            <w:tcW w:w="295" w:type="dxa"/>
            <w:tcBorders>
              <w:top w:val="single" w:sz="4" w:space="0" w:color="auto"/>
              <w:left w:val="nil"/>
              <w:bottom w:val="single" w:sz="4" w:space="0" w:color="auto"/>
              <w:right w:val="nil"/>
            </w:tcBorders>
          </w:tcPr>
          <w:p w14:paraId="495C9722" w14:textId="77777777" w:rsidR="00AC4AB0" w:rsidRDefault="00AC4AB0" w:rsidP="00F13F81">
            <w:pPr>
              <w:keepNext/>
              <w:keepLines/>
              <w:jc w:val="center"/>
              <w:rPr>
                <w:rFonts w:ascii="Arial" w:hAnsi="Arial" w:cs="Arial"/>
                <w:color w:val="000000"/>
                <w:sz w:val="18"/>
              </w:rPr>
            </w:pPr>
            <w:r>
              <w:rPr>
                <w:rFonts w:ascii="Arial" w:hAnsi="Arial" w:cs="Arial"/>
                <w:color w:val="000000"/>
                <w:sz w:val="18"/>
              </w:rPr>
              <w:t>–</w:t>
            </w:r>
          </w:p>
        </w:tc>
        <w:tc>
          <w:tcPr>
            <w:tcW w:w="1306" w:type="dxa"/>
            <w:tcBorders>
              <w:top w:val="single" w:sz="4" w:space="0" w:color="auto"/>
              <w:left w:val="nil"/>
              <w:bottom w:val="single" w:sz="4" w:space="0" w:color="auto"/>
              <w:right w:val="single" w:sz="4" w:space="0" w:color="auto"/>
            </w:tcBorders>
          </w:tcPr>
          <w:p w14:paraId="001EDB6E" w14:textId="77777777" w:rsidR="00AC4AB0" w:rsidRDefault="00AC4AB0" w:rsidP="00F13F81">
            <w:pPr>
              <w:keepNext/>
              <w:keepLines/>
              <w:rPr>
                <w:rFonts w:ascii="Arial" w:eastAsia="宋体" w:hAnsi="Arial" w:cs="Arial"/>
                <w:color w:val="000000"/>
                <w:sz w:val="18"/>
              </w:rPr>
            </w:pPr>
            <w:r>
              <w:rPr>
                <w:rFonts w:ascii="Arial" w:eastAsia="宋体" w:hAnsi="Arial" w:cs="Arial"/>
                <w:color w:val="000000"/>
                <w:sz w:val="18"/>
              </w:rPr>
              <w:t>1980 MHz</w:t>
            </w:r>
          </w:p>
        </w:tc>
        <w:tc>
          <w:tcPr>
            <w:tcW w:w="1134" w:type="dxa"/>
            <w:tcBorders>
              <w:top w:val="single" w:sz="4" w:space="0" w:color="auto"/>
              <w:left w:val="single" w:sz="4" w:space="0" w:color="auto"/>
              <w:bottom w:val="single" w:sz="4" w:space="0" w:color="auto"/>
              <w:right w:val="nil"/>
            </w:tcBorders>
          </w:tcPr>
          <w:p w14:paraId="3AD4C9E7" w14:textId="77777777" w:rsidR="00AC4AB0" w:rsidRDefault="00AC4AB0" w:rsidP="00F13F81">
            <w:pPr>
              <w:keepNext/>
              <w:keepLines/>
              <w:jc w:val="right"/>
              <w:rPr>
                <w:rFonts w:ascii="Arial" w:eastAsia="宋体" w:hAnsi="Arial" w:cs="Arial"/>
                <w:color w:val="000000"/>
                <w:sz w:val="18"/>
              </w:rPr>
            </w:pPr>
            <w:r>
              <w:rPr>
                <w:rFonts w:ascii="Arial" w:eastAsia="宋体" w:hAnsi="Arial" w:cs="Arial"/>
                <w:color w:val="000000"/>
                <w:sz w:val="18"/>
              </w:rPr>
              <w:t>2110 MHz</w:t>
            </w:r>
          </w:p>
        </w:tc>
        <w:tc>
          <w:tcPr>
            <w:tcW w:w="426" w:type="dxa"/>
            <w:tcBorders>
              <w:top w:val="single" w:sz="4" w:space="0" w:color="auto"/>
              <w:left w:val="nil"/>
              <w:bottom w:val="single" w:sz="4" w:space="0" w:color="auto"/>
              <w:right w:val="nil"/>
            </w:tcBorders>
          </w:tcPr>
          <w:p w14:paraId="10526C94" w14:textId="77777777" w:rsidR="00AC4AB0" w:rsidRDefault="00AC4AB0" w:rsidP="00F13F81">
            <w:pPr>
              <w:keepNext/>
              <w:keepLines/>
              <w:jc w:val="center"/>
              <w:rPr>
                <w:rFonts w:ascii="Arial" w:hAnsi="Arial" w:cs="Arial"/>
                <w:color w:val="000000"/>
                <w:sz w:val="18"/>
              </w:rPr>
            </w:pPr>
            <w:r>
              <w:rPr>
                <w:rFonts w:ascii="Arial" w:hAnsi="Arial" w:cs="Arial"/>
                <w:color w:val="000000"/>
                <w:sz w:val="18"/>
              </w:rPr>
              <w:t>–</w:t>
            </w:r>
          </w:p>
        </w:tc>
        <w:tc>
          <w:tcPr>
            <w:tcW w:w="1134" w:type="dxa"/>
            <w:tcBorders>
              <w:top w:val="single" w:sz="4" w:space="0" w:color="auto"/>
              <w:left w:val="nil"/>
              <w:bottom w:val="single" w:sz="4" w:space="0" w:color="auto"/>
              <w:right w:val="single" w:sz="4" w:space="0" w:color="auto"/>
            </w:tcBorders>
          </w:tcPr>
          <w:p w14:paraId="451C1A78" w14:textId="77777777" w:rsidR="00AC4AB0" w:rsidRDefault="00AC4AB0" w:rsidP="00F13F81">
            <w:pPr>
              <w:keepNext/>
              <w:keepLines/>
              <w:rPr>
                <w:rFonts w:ascii="Arial" w:eastAsia="宋体" w:hAnsi="Arial" w:cs="Arial"/>
                <w:color w:val="000000"/>
                <w:sz w:val="18"/>
              </w:rPr>
            </w:pPr>
            <w:r>
              <w:rPr>
                <w:rFonts w:ascii="Arial" w:eastAsia="宋体" w:hAnsi="Arial" w:cs="Arial"/>
                <w:color w:val="000000"/>
                <w:sz w:val="18"/>
              </w:rPr>
              <w:t>2170 MHz</w:t>
            </w:r>
          </w:p>
        </w:tc>
        <w:tc>
          <w:tcPr>
            <w:tcW w:w="1752" w:type="dxa"/>
            <w:tcBorders>
              <w:top w:val="single" w:sz="4" w:space="0" w:color="auto"/>
              <w:left w:val="single" w:sz="4" w:space="0" w:color="auto"/>
              <w:bottom w:val="single" w:sz="4" w:space="0" w:color="auto"/>
              <w:right w:val="single" w:sz="4" w:space="0" w:color="auto"/>
            </w:tcBorders>
            <w:vAlign w:val="center"/>
          </w:tcPr>
          <w:p w14:paraId="623049FB" w14:textId="77777777" w:rsidR="00AC4AB0" w:rsidRDefault="00AC4AB0" w:rsidP="00F13F81">
            <w:pPr>
              <w:keepNext/>
              <w:keepLines/>
              <w:jc w:val="center"/>
              <w:rPr>
                <w:rFonts w:ascii="Arial" w:hAnsi="Arial" w:cs="Arial"/>
                <w:sz w:val="18"/>
              </w:rPr>
            </w:pPr>
            <w:r>
              <w:rPr>
                <w:rFonts w:ascii="Arial" w:hAnsi="Arial" w:cs="Arial"/>
                <w:sz w:val="18"/>
              </w:rPr>
              <w:t>FDD</w:t>
            </w:r>
          </w:p>
        </w:tc>
      </w:tr>
      <w:tr w:rsidR="00AC4AB0" w14:paraId="31EA4295" w14:textId="77777777" w:rsidTr="00F13F81">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2EA4A64F" w14:textId="77777777" w:rsidR="00AC4AB0" w:rsidRDefault="00AC4AB0" w:rsidP="00F13F81">
            <w:pPr>
              <w:keepNext/>
              <w:keepLines/>
              <w:jc w:val="center"/>
              <w:rPr>
                <w:rFonts w:ascii="Arial" w:hAnsi="Arial" w:cs="Arial"/>
                <w:sz w:val="18"/>
              </w:rPr>
            </w:pPr>
            <w:r>
              <w:rPr>
                <w:rFonts w:ascii="Arial" w:eastAsia="宋体" w:hAnsi="Arial" w:cs="Arial" w:hint="eastAsia"/>
                <w:sz w:val="18"/>
              </w:rPr>
              <w:t>n</w:t>
            </w:r>
            <w:r>
              <w:rPr>
                <w:rFonts w:ascii="Arial" w:hAnsi="Arial" w:cs="Arial"/>
                <w:sz w:val="18"/>
              </w:rPr>
              <w:t>41</w:t>
            </w:r>
          </w:p>
        </w:tc>
        <w:tc>
          <w:tcPr>
            <w:tcW w:w="1088" w:type="dxa"/>
            <w:tcBorders>
              <w:top w:val="single" w:sz="4" w:space="0" w:color="auto"/>
              <w:left w:val="single" w:sz="4" w:space="0" w:color="auto"/>
              <w:bottom w:val="single" w:sz="4" w:space="0" w:color="auto"/>
              <w:right w:val="nil"/>
            </w:tcBorders>
            <w:vAlign w:val="center"/>
          </w:tcPr>
          <w:p w14:paraId="7D8CFFBC" w14:textId="77777777" w:rsidR="00AC4AB0" w:rsidRDefault="00AC4AB0" w:rsidP="00F13F81">
            <w:pPr>
              <w:keepNext/>
              <w:keepLines/>
              <w:jc w:val="right"/>
              <w:rPr>
                <w:rFonts w:ascii="Arial" w:hAnsi="Arial" w:cs="Arial"/>
                <w:sz w:val="18"/>
              </w:rPr>
            </w:pPr>
            <w:r>
              <w:rPr>
                <w:rFonts w:ascii="Arial" w:hAnsi="Arial" w:cs="Arial"/>
                <w:sz w:val="18"/>
              </w:rPr>
              <w:t>2496 MHz</w:t>
            </w:r>
          </w:p>
        </w:tc>
        <w:tc>
          <w:tcPr>
            <w:tcW w:w="295" w:type="dxa"/>
            <w:tcBorders>
              <w:top w:val="single" w:sz="4" w:space="0" w:color="auto"/>
              <w:left w:val="nil"/>
              <w:bottom w:val="single" w:sz="4" w:space="0" w:color="auto"/>
              <w:right w:val="nil"/>
            </w:tcBorders>
            <w:vAlign w:val="center"/>
          </w:tcPr>
          <w:p w14:paraId="253BC3BD" w14:textId="77777777" w:rsidR="00AC4AB0" w:rsidRDefault="00AC4AB0" w:rsidP="00F13F81">
            <w:pPr>
              <w:keepNext/>
              <w:keepLines/>
              <w:jc w:val="center"/>
              <w:rPr>
                <w:rFonts w:ascii="Arial" w:hAnsi="Arial" w:cs="Arial"/>
                <w:sz w:val="18"/>
              </w:rPr>
            </w:pPr>
            <w:bookmarkStart w:id="81" w:name="OLE_LINK11"/>
            <w:r>
              <w:rPr>
                <w:rFonts w:ascii="Arial" w:hAnsi="Arial"/>
                <w:sz w:val="18"/>
              </w:rPr>
              <w:t>–</w:t>
            </w:r>
            <w:bookmarkEnd w:id="81"/>
          </w:p>
        </w:tc>
        <w:tc>
          <w:tcPr>
            <w:tcW w:w="1306" w:type="dxa"/>
            <w:tcBorders>
              <w:top w:val="single" w:sz="4" w:space="0" w:color="auto"/>
              <w:left w:val="nil"/>
              <w:bottom w:val="single" w:sz="4" w:space="0" w:color="auto"/>
              <w:right w:val="single" w:sz="4" w:space="0" w:color="auto"/>
            </w:tcBorders>
            <w:vAlign w:val="center"/>
          </w:tcPr>
          <w:p w14:paraId="00D0E7A1" w14:textId="77777777" w:rsidR="00AC4AB0" w:rsidRDefault="00AC4AB0" w:rsidP="00F13F81">
            <w:pPr>
              <w:keepNext/>
              <w:keepLines/>
              <w:rPr>
                <w:rFonts w:ascii="Arial" w:hAnsi="Arial" w:cs="Arial"/>
                <w:sz w:val="18"/>
              </w:rPr>
            </w:pPr>
            <w:r>
              <w:rPr>
                <w:rFonts w:ascii="Arial" w:hAnsi="Arial" w:cs="Arial"/>
                <w:sz w:val="18"/>
              </w:rPr>
              <w:t xml:space="preserve">2690 </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vAlign w:val="center"/>
          </w:tcPr>
          <w:p w14:paraId="6952C747" w14:textId="77777777" w:rsidR="00AC4AB0" w:rsidRDefault="00AC4AB0" w:rsidP="00F13F81">
            <w:pPr>
              <w:keepNext/>
              <w:keepLines/>
              <w:jc w:val="right"/>
              <w:rPr>
                <w:rFonts w:ascii="Arial" w:hAnsi="Arial" w:cs="Arial"/>
                <w:sz w:val="18"/>
              </w:rPr>
            </w:pPr>
            <w:r>
              <w:rPr>
                <w:rFonts w:ascii="Arial" w:hAnsi="Arial" w:cs="Arial"/>
                <w:sz w:val="18"/>
              </w:rPr>
              <w:t xml:space="preserve">2496 </w:t>
            </w:r>
            <w:r>
              <w:rPr>
                <w:rFonts w:ascii="Arial" w:hAnsi="Arial" w:cs="Arial" w:hint="eastAsia"/>
                <w:sz w:val="18"/>
              </w:rPr>
              <w:t>MHz</w:t>
            </w:r>
          </w:p>
        </w:tc>
        <w:tc>
          <w:tcPr>
            <w:tcW w:w="426" w:type="dxa"/>
            <w:tcBorders>
              <w:top w:val="single" w:sz="4" w:space="0" w:color="auto"/>
              <w:left w:val="nil"/>
              <w:bottom w:val="single" w:sz="4" w:space="0" w:color="auto"/>
              <w:right w:val="nil"/>
            </w:tcBorders>
            <w:vAlign w:val="center"/>
          </w:tcPr>
          <w:p w14:paraId="27B3ED0D" w14:textId="77777777" w:rsidR="00AC4AB0" w:rsidRDefault="00AC4AB0" w:rsidP="00F13F81">
            <w:pPr>
              <w:keepNext/>
              <w:keepLines/>
              <w:jc w:val="center"/>
              <w:rPr>
                <w:rFonts w:ascii="Arial" w:hAnsi="Arial" w:cs="Arial"/>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vAlign w:val="center"/>
          </w:tcPr>
          <w:p w14:paraId="3C99CD23" w14:textId="77777777" w:rsidR="00AC4AB0" w:rsidRDefault="00AC4AB0" w:rsidP="00F13F81">
            <w:pPr>
              <w:keepNext/>
              <w:keepLines/>
              <w:rPr>
                <w:rFonts w:ascii="Arial" w:hAnsi="Arial" w:cs="Arial"/>
                <w:sz w:val="18"/>
              </w:rPr>
            </w:pPr>
            <w:r>
              <w:rPr>
                <w:rFonts w:ascii="Arial" w:hAnsi="Arial" w:cs="Arial"/>
                <w:sz w:val="18"/>
              </w:rPr>
              <w:t xml:space="preserve">2690 </w:t>
            </w:r>
            <w:r>
              <w:rPr>
                <w:rFonts w:ascii="Arial" w:hAnsi="Arial" w:cs="Arial" w:hint="eastAsia"/>
                <w:sz w:val="18"/>
              </w:rPr>
              <w:t>MHz</w:t>
            </w:r>
          </w:p>
        </w:tc>
        <w:tc>
          <w:tcPr>
            <w:tcW w:w="1752" w:type="dxa"/>
            <w:tcBorders>
              <w:top w:val="single" w:sz="4" w:space="0" w:color="auto"/>
              <w:left w:val="single" w:sz="4" w:space="0" w:color="auto"/>
              <w:bottom w:val="single" w:sz="4" w:space="0" w:color="auto"/>
              <w:right w:val="single" w:sz="4" w:space="0" w:color="auto"/>
            </w:tcBorders>
            <w:vAlign w:val="center"/>
          </w:tcPr>
          <w:p w14:paraId="735F8124" w14:textId="77777777" w:rsidR="00AC4AB0" w:rsidRDefault="00AC4AB0" w:rsidP="00F13F81">
            <w:pPr>
              <w:keepNext/>
              <w:keepLines/>
              <w:jc w:val="center"/>
              <w:rPr>
                <w:rFonts w:ascii="Arial" w:hAnsi="Arial" w:cs="Arial"/>
                <w:sz w:val="18"/>
              </w:rPr>
            </w:pPr>
            <w:r>
              <w:rPr>
                <w:rFonts w:ascii="Arial" w:hAnsi="Arial" w:cs="Arial"/>
                <w:sz w:val="18"/>
              </w:rPr>
              <w:t>T</w:t>
            </w:r>
            <w:r>
              <w:rPr>
                <w:rFonts w:ascii="Arial" w:hAnsi="Arial" w:cs="Arial" w:hint="eastAsia"/>
                <w:sz w:val="18"/>
              </w:rPr>
              <w:t>DD</w:t>
            </w:r>
          </w:p>
        </w:tc>
      </w:tr>
      <w:tr w:rsidR="00AC4AB0" w14:paraId="3CFA6637" w14:textId="77777777" w:rsidTr="00F13F81">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03091564" w14:textId="77777777" w:rsidR="00AC4AB0" w:rsidRDefault="00AC4AB0" w:rsidP="00F13F81">
            <w:pPr>
              <w:keepNext/>
              <w:keepLines/>
              <w:jc w:val="center"/>
              <w:rPr>
                <w:rFonts w:ascii="Arial" w:eastAsia="宋体" w:hAnsi="Arial" w:cs="Arial"/>
                <w:sz w:val="18"/>
              </w:rPr>
            </w:pPr>
            <w:r>
              <w:rPr>
                <w:rFonts w:ascii="Arial" w:eastAsia="宋体" w:hAnsi="Arial" w:cs="Arial" w:hint="eastAsia"/>
                <w:sz w:val="18"/>
              </w:rPr>
              <w:t>n</w:t>
            </w:r>
            <w:r>
              <w:rPr>
                <w:rFonts w:ascii="Arial" w:eastAsia="宋体" w:hAnsi="Arial" w:cs="Arial"/>
                <w:sz w:val="18"/>
              </w:rPr>
              <w:t>79</w:t>
            </w:r>
          </w:p>
        </w:tc>
        <w:tc>
          <w:tcPr>
            <w:tcW w:w="1088" w:type="dxa"/>
            <w:tcBorders>
              <w:top w:val="single" w:sz="4" w:space="0" w:color="auto"/>
              <w:left w:val="single" w:sz="4" w:space="0" w:color="auto"/>
              <w:bottom w:val="single" w:sz="4" w:space="0" w:color="auto"/>
              <w:right w:val="nil"/>
            </w:tcBorders>
            <w:vAlign w:val="center"/>
          </w:tcPr>
          <w:p w14:paraId="0E8646D7" w14:textId="77777777" w:rsidR="00AC4AB0" w:rsidRDefault="00AC4AB0" w:rsidP="00F13F81">
            <w:pPr>
              <w:keepNext/>
              <w:keepLines/>
              <w:jc w:val="right"/>
              <w:rPr>
                <w:rFonts w:ascii="Arial" w:hAnsi="Arial" w:cs="Arial"/>
                <w:sz w:val="18"/>
              </w:rPr>
            </w:pPr>
            <w:r>
              <w:rPr>
                <w:rFonts w:ascii="Arial" w:hAnsi="Arial" w:cs="Arial"/>
                <w:sz w:val="18"/>
              </w:rPr>
              <w:t>4400 MHz</w:t>
            </w:r>
          </w:p>
        </w:tc>
        <w:tc>
          <w:tcPr>
            <w:tcW w:w="295" w:type="dxa"/>
            <w:tcBorders>
              <w:top w:val="single" w:sz="4" w:space="0" w:color="auto"/>
              <w:left w:val="nil"/>
              <w:bottom w:val="single" w:sz="4" w:space="0" w:color="auto"/>
              <w:right w:val="nil"/>
            </w:tcBorders>
            <w:vAlign w:val="center"/>
          </w:tcPr>
          <w:p w14:paraId="505871B6" w14:textId="77777777" w:rsidR="00AC4AB0" w:rsidRDefault="00AC4AB0" w:rsidP="00F13F81">
            <w:pPr>
              <w:keepNext/>
              <w:keepLines/>
              <w:jc w:val="center"/>
              <w:rPr>
                <w:rFonts w:ascii="Arial" w:eastAsia="宋体" w:hAnsi="Arial"/>
                <w:sz w:val="18"/>
              </w:rPr>
            </w:pPr>
            <w:r>
              <w:rPr>
                <w:rFonts w:ascii="Arial" w:hAnsi="Arial"/>
                <w:sz w:val="18"/>
              </w:rPr>
              <w:t>–</w:t>
            </w:r>
          </w:p>
        </w:tc>
        <w:tc>
          <w:tcPr>
            <w:tcW w:w="1306" w:type="dxa"/>
            <w:tcBorders>
              <w:top w:val="single" w:sz="4" w:space="0" w:color="auto"/>
              <w:left w:val="nil"/>
              <w:bottom w:val="single" w:sz="4" w:space="0" w:color="auto"/>
              <w:right w:val="single" w:sz="4" w:space="0" w:color="auto"/>
            </w:tcBorders>
            <w:vAlign w:val="center"/>
          </w:tcPr>
          <w:p w14:paraId="6C0F2829" w14:textId="77777777" w:rsidR="00AC4AB0" w:rsidRDefault="00AC4AB0" w:rsidP="00F13F81">
            <w:pPr>
              <w:keepNext/>
              <w:keepLines/>
              <w:rPr>
                <w:rFonts w:ascii="Arial" w:hAnsi="Arial" w:cs="Arial"/>
                <w:sz w:val="18"/>
              </w:rPr>
            </w:pPr>
            <w:r>
              <w:rPr>
                <w:rFonts w:ascii="Arial" w:hAnsi="Arial" w:cs="Arial"/>
                <w:sz w:val="18"/>
              </w:rPr>
              <w:t xml:space="preserve">5000 </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vAlign w:val="center"/>
          </w:tcPr>
          <w:p w14:paraId="1C848CF5" w14:textId="77777777" w:rsidR="00AC4AB0" w:rsidRDefault="00AC4AB0" w:rsidP="00F13F81">
            <w:pPr>
              <w:keepNext/>
              <w:keepLines/>
              <w:jc w:val="right"/>
              <w:rPr>
                <w:rFonts w:ascii="Arial" w:hAnsi="Arial" w:cs="Arial"/>
                <w:sz w:val="18"/>
              </w:rPr>
            </w:pPr>
            <w:r>
              <w:rPr>
                <w:rFonts w:ascii="Arial" w:hAnsi="Arial" w:cs="Arial"/>
                <w:sz w:val="18"/>
              </w:rPr>
              <w:t xml:space="preserve">4400 </w:t>
            </w:r>
            <w:r>
              <w:rPr>
                <w:rFonts w:ascii="Arial" w:hAnsi="Arial" w:cs="Arial" w:hint="eastAsia"/>
                <w:sz w:val="18"/>
              </w:rPr>
              <w:t>MHz</w:t>
            </w:r>
          </w:p>
        </w:tc>
        <w:tc>
          <w:tcPr>
            <w:tcW w:w="426" w:type="dxa"/>
            <w:tcBorders>
              <w:top w:val="single" w:sz="4" w:space="0" w:color="auto"/>
              <w:left w:val="nil"/>
              <w:bottom w:val="single" w:sz="4" w:space="0" w:color="auto"/>
              <w:right w:val="nil"/>
            </w:tcBorders>
            <w:vAlign w:val="center"/>
          </w:tcPr>
          <w:p w14:paraId="24204163" w14:textId="77777777" w:rsidR="00AC4AB0" w:rsidRDefault="00AC4AB0" w:rsidP="00F13F81">
            <w:pPr>
              <w:keepNext/>
              <w:keepLines/>
              <w:jc w:val="center"/>
              <w:rPr>
                <w:rFonts w:ascii="Arial" w:hAnsi="Arial"/>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vAlign w:val="center"/>
          </w:tcPr>
          <w:p w14:paraId="04793727" w14:textId="77777777" w:rsidR="00AC4AB0" w:rsidRDefault="00AC4AB0" w:rsidP="00F13F81">
            <w:pPr>
              <w:keepNext/>
              <w:keepLines/>
              <w:rPr>
                <w:rFonts w:ascii="Arial" w:hAnsi="Arial" w:cs="Arial"/>
                <w:sz w:val="18"/>
              </w:rPr>
            </w:pPr>
            <w:r>
              <w:rPr>
                <w:rFonts w:ascii="Arial" w:hAnsi="Arial" w:cs="Arial"/>
                <w:sz w:val="18"/>
              </w:rPr>
              <w:t xml:space="preserve">5000 </w:t>
            </w:r>
            <w:r>
              <w:rPr>
                <w:rFonts w:ascii="Arial" w:hAnsi="Arial" w:cs="Arial" w:hint="eastAsia"/>
                <w:sz w:val="18"/>
              </w:rPr>
              <w:t>MH</w:t>
            </w:r>
            <w:r>
              <w:rPr>
                <w:rFonts w:ascii="Arial" w:hAnsi="Arial" w:cs="Arial"/>
                <w:sz w:val="18"/>
              </w:rPr>
              <w:t>z</w:t>
            </w:r>
          </w:p>
        </w:tc>
        <w:tc>
          <w:tcPr>
            <w:tcW w:w="1752" w:type="dxa"/>
            <w:tcBorders>
              <w:top w:val="single" w:sz="4" w:space="0" w:color="auto"/>
              <w:left w:val="single" w:sz="4" w:space="0" w:color="auto"/>
              <w:bottom w:val="single" w:sz="4" w:space="0" w:color="auto"/>
              <w:right w:val="single" w:sz="4" w:space="0" w:color="auto"/>
            </w:tcBorders>
            <w:vAlign w:val="center"/>
          </w:tcPr>
          <w:p w14:paraId="394591E2" w14:textId="77777777" w:rsidR="00AC4AB0" w:rsidRDefault="00AC4AB0" w:rsidP="00F13F81">
            <w:pPr>
              <w:keepNext/>
              <w:keepLines/>
              <w:jc w:val="center"/>
              <w:rPr>
                <w:rFonts w:ascii="Arial" w:hAnsi="Arial" w:cs="Arial"/>
                <w:sz w:val="18"/>
              </w:rPr>
            </w:pPr>
            <w:r>
              <w:rPr>
                <w:rFonts w:ascii="Arial" w:hAnsi="Arial" w:cs="Arial"/>
                <w:sz w:val="18"/>
              </w:rPr>
              <w:t>T</w:t>
            </w:r>
            <w:r>
              <w:rPr>
                <w:rFonts w:ascii="Arial" w:hAnsi="Arial" w:cs="Arial" w:hint="eastAsia"/>
                <w:sz w:val="18"/>
              </w:rPr>
              <w:t>DD</w:t>
            </w:r>
          </w:p>
        </w:tc>
      </w:tr>
    </w:tbl>
    <w:p w14:paraId="6D302106" w14:textId="77777777" w:rsidR="00AC4AB0" w:rsidRDefault="00AC4AB0" w:rsidP="00AC4AB0"/>
    <w:p w14:paraId="6A6FC33C" w14:textId="29377059" w:rsidR="00AC4AB0" w:rsidRDefault="009F0C9D" w:rsidP="00AC4AB0">
      <w:pPr>
        <w:pStyle w:val="41"/>
      </w:pPr>
      <w:bookmarkStart w:id="82" w:name="_Toc9848479"/>
      <w:bookmarkStart w:id="83" w:name="_Toc136288108"/>
      <w:r>
        <w:rPr>
          <w:rFonts w:hint="eastAsia"/>
        </w:rPr>
        <w:t>5.1</w:t>
      </w:r>
      <w:r w:rsidR="00AC4AB0">
        <w:rPr>
          <w:rFonts w:hint="eastAsia"/>
        </w:rPr>
        <w:t>.</w:t>
      </w:r>
      <w:r w:rsidR="00AC4AB0">
        <w:t>1.2</w:t>
      </w:r>
      <w:r w:rsidR="00AC4AB0">
        <w:tab/>
        <w:t xml:space="preserve">Channel bandwidths per operating band for </w:t>
      </w:r>
      <w:r w:rsidR="00AC4AB0">
        <w:rPr>
          <w:rFonts w:hint="eastAsia"/>
        </w:rPr>
        <w:t>CA</w:t>
      </w:r>
      <w:bookmarkEnd w:id="82"/>
      <w:bookmarkEnd w:id="83"/>
    </w:p>
    <w:p w14:paraId="5CA1CFE7" w14:textId="31E9BEF8" w:rsidR="00AC4AB0" w:rsidRDefault="0082277D" w:rsidP="00AC4AB0">
      <w:pPr>
        <w:pStyle w:val="TH"/>
        <w:rPr>
          <w:rFonts w:cs="Arial"/>
        </w:rPr>
      </w:pPr>
      <w:r>
        <w:rPr>
          <w:rFonts w:cs="Arial"/>
        </w:rPr>
        <w:t>Table 5.1</w:t>
      </w:r>
      <w:r w:rsidR="00AC4AB0">
        <w:rPr>
          <w:rFonts w:cs="Arial"/>
        </w:rPr>
        <w:t>.1.2-1: Supported bandwidths per CA band combination of band n1+n41+n79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AC4AB0" w14:paraId="2C2DCABE" w14:textId="77777777" w:rsidTr="00F13F81">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46B1BB77" w14:textId="77777777" w:rsidR="00AC4AB0" w:rsidRDefault="00AC4AB0" w:rsidP="00F13F81">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2B71A94F" w14:textId="77777777" w:rsidR="00AC4AB0" w:rsidRDefault="00AC4AB0" w:rsidP="00F13F81">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427916D0" w14:textId="77777777" w:rsidR="00AC4AB0" w:rsidRDefault="00AC4AB0" w:rsidP="00F13F81">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A6CFE9B" w14:textId="77777777" w:rsidR="00AC4AB0" w:rsidRDefault="00AC4AB0" w:rsidP="00F13F81">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0270605F" w14:textId="77777777" w:rsidR="00AC4AB0" w:rsidRDefault="00AC4AB0" w:rsidP="00F13F81">
            <w:pPr>
              <w:pStyle w:val="TAH"/>
              <w:overflowPunct w:val="0"/>
              <w:autoSpaceDE w:val="0"/>
              <w:autoSpaceDN w:val="0"/>
              <w:adjustRightInd w:val="0"/>
              <w:rPr>
                <w:lang w:eastAsia="zh-CN"/>
              </w:rPr>
            </w:pPr>
            <w:r>
              <w:t>Bandwidth combination set</w:t>
            </w:r>
          </w:p>
        </w:tc>
      </w:tr>
      <w:tr w:rsidR="00AC4AB0" w14:paraId="519529EC" w14:textId="77777777" w:rsidTr="00F13F8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C7B7A2" w14:textId="77777777" w:rsidR="00AC4AB0" w:rsidRDefault="00AC4AB0" w:rsidP="00F13F81">
            <w:pPr>
              <w:pStyle w:val="TAC"/>
              <w:rPr>
                <w:rFonts w:eastAsia="宋体"/>
                <w:lang w:eastAsia="zh-CN"/>
              </w:rPr>
            </w:pPr>
            <w:r>
              <w:rPr>
                <w:rFonts w:hint="eastAsia"/>
                <w:lang w:eastAsia="zh-CN"/>
              </w:rPr>
              <w:t>CA</w:t>
            </w:r>
            <w:r>
              <w:t>_</w:t>
            </w:r>
            <w:r>
              <w:rPr>
                <w:rFonts w:hint="eastAsia"/>
                <w:lang w:eastAsia="zh-CN"/>
              </w:rPr>
              <w:t>n1</w:t>
            </w:r>
            <w:r>
              <w:rPr>
                <w:lang w:val="sv-SE"/>
              </w:rPr>
              <w:t>A-</w:t>
            </w:r>
            <w:r>
              <w:rPr>
                <w:rFonts w:hint="eastAsia"/>
                <w:lang w:eastAsia="zh-CN"/>
              </w:rPr>
              <w:t>n</w:t>
            </w:r>
            <w:r>
              <w:rPr>
                <w:lang w:eastAsia="zh-CN"/>
              </w:rPr>
              <w:t>41</w:t>
            </w:r>
            <w:r>
              <w:rPr>
                <w:lang w:val="sv-SE"/>
              </w:rPr>
              <w:t>A</w:t>
            </w:r>
            <w:r>
              <w:rPr>
                <w:rFonts w:eastAsia="宋体" w:hint="eastAsia"/>
                <w:lang w:eastAsia="zh-CN"/>
              </w:rPr>
              <w:t>-n</w:t>
            </w:r>
            <w:r>
              <w:rPr>
                <w:rFonts w:eastAsia="宋体"/>
                <w:lang w:eastAsia="zh-CN"/>
              </w:rPr>
              <w:t>79</w:t>
            </w:r>
            <w:r>
              <w:rPr>
                <w:rFonts w:eastAsia="宋体" w:hint="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DCC62D" w14:textId="77777777" w:rsidR="00AC4AB0" w:rsidRDefault="00AC4AB0" w:rsidP="00F13F81">
            <w:pPr>
              <w:pStyle w:val="TAC"/>
              <w:rPr>
                <w:lang w:val="sv-SE"/>
              </w:rPr>
            </w:pPr>
            <w:r>
              <w:rPr>
                <w:rFonts w:hint="eastAsia"/>
                <w:lang w:eastAsia="zh-CN"/>
              </w:rPr>
              <w:t>CA</w:t>
            </w:r>
            <w:r>
              <w:t>_</w:t>
            </w:r>
            <w:r>
              <w:rPr>
                <w:rFonts w:hint="eastAsia"/>
                <w:lang w:eastAsia="zh-CN"/>
              </w:rPr>
              <w:t>n1</w:t>
            </w:r>
            <w:r>
              <w:rPr>
                <w:lang w:val="sv-SE"/>
              </w:rPr>
              <w:t>A-</w:t>
            </w:r>
            <w:r>
              <w:rPr>
                <w:rFonts w:hint="eastAsia"/>
                <w:lang w:eastAsia="zh-CN"/>
              </w:rPr>
              <w:t>n</w:t>
            </w:r>
            <w:r>
              <w:rPr>
                <w:lang w:eastAsia="zh-CN"/>
              </w:rPr>
              <w:t>41</w:t>
            </w:r>
            <w:r>
              <w:rPr>
                <w:lang w:val="sv-SE"/>
              </w:rPr>
              <w:t>A</w:t>
            </w:r>
          </w:p>
          <w:p w14:paraId="63AB7DCB" w14:textId="77777777" w:rsidR="00AC4AB0" w:rsidRDefault="00AC4AB0" w:rsidP="00F13F81">
            <w:pPr>
              <w:pStyle w:val="TAC"/>
              <w:rPr>
                <w:lang w:val="sv-SE"/>
              </w:rPr>
            </w:pPr>
            <w:r>
              <w:rPr>
                <w:rFonts w:hint="eastAsia"/>
                <w:lang w:eastAsia="zh-CN"/>
              </w:rPr>
              <w:t>CA</w:t>
            </w:r>
            <w:r>
              <w:t>_</w:t>
            </w:r>
            <w:r>
              <w:rPr>
                <w:rFonts w:hint="eastAsia"/>
                <w:lang w:eastAsia="zh-CN"/>
              </w:rPr>
              <w:t>n1</w:t>
            </w:r>
            <w:r>
              <w:rPr>
                <w:lang w:val="sv-SE"/>
              </w:rPr>
              <w:t>A-</w:t>
            </w:r>
            <w:r>
              <w:rPr>
                <w:rFonts w:hint="eastAsia"/>
                <w:lang w:eastAsia="zh-CN"/>
              </w:rPr>
              <w:t>n</w:t>
            </w:r>
            <w:r>
              <w:rPr>
                <w:lang w:eastAsia="zh-CN"/>
              </w:rPr>
              <w:t>79</w:t>
            </w:r>
            <w:r>
              <w:rPr>
                <w:lang w:val="sv-SE"/>
              </w:rPr>
              <w:t>A</w:t>
            </w:r>
          </w:p>
          <w:p w14:paraId="4505BF98" w14:textId="77777777" w:rsidR="00AC4AB0" w:rsidRDefault="00AC4AB0" w:rsidP="00F13F81">
            <w:pPr>
              <w:pStyle w:val="TAC"/>
              <w:rPr>
                <w:rFonts w:eastAsia="宋体"/>
                <w:lang w:eastAsia="zh-CN"/>
              </w:rPr>
            </w:pPr>
            <w:r>
              <w:rPr>
                <w:rFonts w:hint="eastAsia"/>
                <w:lang w:eastAsia="zh-CN"/>
              </w:rPr>
              <w:t>CA</w:t>
            </w:r>
            <w:r>
              <w:t>_</w:t>
            </w:r>
            <w:r>
              <w:rPr>
                <w:rFonts w:hint="eastAsia"/>
                <w:lang w:eastAsia="zh-CN"/>
              </w:rPr>
              <w:t>n41</w:t>
            </w:r>
            <w:r>
              <w:rPr>
                <w:lang w:val="sv-SE"/>
              </w:rPr>
              <w:t>A-</w:t>
            </w:r>
            <w:r>
              <w:rPr>
                <w:rFonts w:hint="eastAsia"/>
                <w:lang w:eastAsia="zh-CN"/>
              </w:rPr>
              <w:t>n</w:t>
            </w:r>
            <w:r>
              <w:rPr>
                <w:lang w:eastAsia="zh-CN"/>
              </w:rPr>
              <w:t>79</w:t>
            </w:r>
            <w:r>
              <w:rPr>
                <w:lang w:val="sv-SE"/>
              </w:rPr>
              <w:t>A</w:t>
            </w:r>
          </w:p>
        </w:tc>
        <w:tc>
          <w:tcPr>
            <w:tcW w:w="730" w:type="dxa"/>
            <w:tcBorders>
              <w:left w:val="single" w:sz="4" w:space="0" w:color="auto"/>
              <w:right w:val="single" w:sz="4" w:space="0" w:color="auto"/>
            </w:tcBorders>
            <w:vAlign w:val="center"/>
          </w:tcPr>
          <w:p w14:paraId="089404D0" w14:textId="77777777" w:rsidR="00AC4AB0" w:rsidRDefault="00AC4AB0" w:rsidP="00F13F81">
            <w:pPr>
              <w:pStyle w:val="TAC"/>
              <w:rPr>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18943D4" w14:textId="77777777" w:rsidR="00AC4AB0" w:rsidRDefault="00AC4AB0" w:rsidP="00F13F81">
            <w:pPr>
              <w:pStyle w:val="TAC"/>
            </w:pPr>
            <w:r>
              <w:rPr>
                <w:rFonts w:hint="eastAsia"/>
              </w:rPr>
              <w:t>5</w:t>
            </w:r>
            <w:r>
              <w:t>, 10, 15, 20</w:t>
            </w:r>
          </w:p>
        </w:tc>
        <w:tc>
          <w:tcPr>
            <w:tcW w:w="1360" w:type="dxa"/>
            <w:tcBorders>
              <w:left w:val="single" w:sz="4" w:space="0" w:color="auto"/>
              <w:bottom w:val="nil"/>
              <w:right w:val="single" w:sz="4" w:space="0" w:color="auto"/>
            </w:tcBorders>
            <w:shd w:val="clear" w:color="auto" w:fill="auto"/>
            <w:vAlign w:val="center"/>
          </w:tcPr>
          <w:p w14:paraId="79FBF28E" w14:textId="77777777" w:rsidR="00AC4AB0" w:rsidRDefault="00AC4AB0" w:rsidP="00F13F81">
            <w:pPr>
              <w:pStyle w:val="TAC"/>
              <w:rPr>
                <w:lang w:eastAsia="zh-CN"/>
              </w:rPr>
            </w:pPr>
            <w:r>
              <w:rPr>
                <w:rFonts w:hint="eastAsia"/>
                <w:lang w:eastAsia="zh-CN"/>
              </w:rPr>
              <w:t>0</w:t>
            </w:r>
          </w:p>
        </w:tc>
      </w:tr>
      <w:tr w:rsidR="00AC4AB0" w14:paraId="4714C612" w14:textId="77777777" w:rsidTr="00F13F81">
        <w:trPr>
          <w:trHeight w:val="187"/>
        </w:trPr>
        <w:tc>
          <w:tcPr>
            <w:tcW w:w="1983" w:type="dxa"/>
            <w:tcBorders>
              <w:top w:val="nil"/>
              <w:left w:val="single" w:sz="4" w:space="0" w:color="auto"/>
              <w:bottom w:val="nil"/>
              <w:right w:val="single" w:sz="4" w:space="0" w:color="auto"/>
            </w:tcBorders>
            <w:shd w:val="clear" w:color="auto" w:fill="auto"/>
            <w:vAlign w:val="center"/>
          </w:tcPr>
          <w:p w14:paraId="627611C8" w14:textId="77777777" w:rsidR="00AC4AB0" w:rsidRDefault="00AC4AB0" w:rsidP="00F13F81">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69517B2" w14:textId="77777777" w:rsidR="00AC4AB0" w:rsidRDefault="00AC4AB0" w:rsidP="00F13F81">
            <w:pPr>
              <w:pStyle w:val="TAC"/>
              <w:rPr>
                <w:lang w:eastAsia="zh-CN"/>
              </w:rPr>
            </w:pPr>
          </w:p>
        </w:tc>
        <w:tc>
          <w:tcPr>
            <w:tcW w:w="730" w:type="dxa"/>
            <w:tcBorders>
              <w:left w:val="single" w:sz="4" w:space="0" w:color="auto"/>
              <w:right w:val="single" w:sz="4" w:space="0" w:color="auto"/>
            </w:tcBorders>
            <w:vAlign w:val="center"/>
          </w:tcPr>
          <w:p w14:paraId="00BAF30A" w14:textId="77777777" w:rsidR="00AC4AB0" w:rsidRDefault="00AC4AB0" w:rsidP="00F13F81">
            <w:pPr>
              <w:pStyle w:val="TAC"/>
              <w:rPr>
                <w:lang w:eastAsia="zh-CN"/>
              </w:rPr>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F0A8546" w14:textId="77777777" w:rsidR="00AC4AB0" w:rsidRDefault="00AC4AB0" w:rsidP="00F13F81">
            <w:pPr>
              <w:pStyle w:val="TAC"/>
            </w:pPr>
            <w:r>
              <w:rPr>
                <w:rFonts w:hint="eastAsia"/>
              </w:rPr>
              <w:t>1</w:t>
            </w:r>
            <w:r>
              <w:t>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71A7A293" w14:textId="77777777" w:rsidR="00AC4AB0" w:rsidRDefault="00AC4AB0" w:rsidP="00F13F81">
            <w:pPr>
              <w:pStyle w:val="TAC"/>
              <w:rPr>
                <w:lang w:eastAsia="zh-CN"/>
              </w:rPr>
            </w:pPr>
          </w:p>
        </w:tc>
      </w:tr>
      <w:tr w:rsidR="00AC4AB0" w14:paraId="000F2562" w14:textId="77777777" w:rsidTr="00F13F8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FF688D" w14:textId="77777777" w:rsidR="00AC4AB0" w:rsidRDefault="00AC4AB0" w:rsidP="00F13F81">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5A8BB1" w14:textId="77777777" w:rsidR="00AC4AB0" w:rsidRDefault="00AC4AB0" w:rsidP="00F13F81">
            <w:pPr>
              <w:pStyle w:val="TAC"/>
              <w:rPr>
                <w:lang w:eastAsia="zh-CN"/>
              </w:rPr>
            </w:pPr>
          </w:p>
        </w:tc>
        <w:tc>
          <w:tcPr>
            <w:tcW w:w="730" w:type="dxa"/>
            <w:tcBorders>
              <w:left w:val="single" w:sz="4" w:space="0" w:color="auto"/>
              <w:right w:val="single" w:sz="4" w:space="0" w:color="auto"/>
            </w:tcBorders>
            <w:vAlign w:val="center"/>
          </w:tcPr>
          <w:p w14:paraId="7BADCE0E" w14:textId="77777777" w:rsidR="00AC4AB0" w:rsidRDefault="00AC4AB0" w:rsidP="00F13F81">
            <w:pPr>
              <w:pStyle w:val="TAC"/>
              <w:rPr>
                <w:lang w:eastAsia="zh-CN"/>
              </w:rPr>
            </w:pPr>
            <w:r>
              <w:rPr>
                <w:rFonts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5C6EE3D" w14:textId="77777777" w:rsidR="00AC4AB0" w:rsidRPr="00350EBB" w:rsidRDefault="00AC4AB0" w:rsidP="00F13F81">
            <w:pPr>
              <w:pStyle w:val="TAC"/>
              <w:rPr>
                <w:rFonts w:eastAsia="宋体"/>
                <w:lang w:eastAsia="zh-CN" w:bidi="ar"/>
              </w:rPr>
            </w:pPr>
            <w:r>
              <w:rPr>
                <w:rFonts w:hint="eastAsia"/>
                <w:lang w:bidi="ar"/>
              </w:rPr>
              <w:t>4</w:t>
            </w:r>
            <w:r>
              <w:rPr>
                <w:lang w:bidi="ar"/>
              </w:rPr>
              <w:t>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AE7D71" w14:textId="77777777" w:rsidR="00AC4AB0" w:rsidRDefault="00AC4AB0" w:rsidP="00F13F81">
            <w:pPr>
              <w:pStyle w:val="TAC"/>
              <w:rPr>
                <w:lang w:eastAsia="zh-CN"/>
              </w:rPr>
            </w:pPr>
          </w:p>
        </w:tc>
      </w:tr>
    </w:tbl>
    <w:p w14:paraId="6019BF19" w14:textId="77777777" w:rsidR="00AC4AB0" w:rsidRDefault="00AC4AB0" w:rsidP="00AC4AB0">
      <w:pPr>
        <w:pStyle w:val="TH"/>
        <w:sectPr w:rsidR="00AC4AB0">
          <w:pgSz w:w="11906" w:h="16838"/>
          <w:pgMar w:top="567" w:right="1134" w:bottom="709" w:left="1134" w:header="720" w:footer="720" w:gutter="0"/>
          <w:cols w:space="720"/>
          <w:docGrid w:linePitch="272"/>
        </w:sectPr>
      </w:pPr>
    </w:p>
    <w:p w14:paraId="56C4F926" w14:textId="0FA887C1" w:rsidR="00AC4AB0" w:rsidRDefault="00AC4AB0" w:rsidP="00AC4AB0">
      <w:pPr>
        <w:pStyle w:val="41"/>
      </w:pPr>
      <w:bookmarkStart w:id="84" w:name="_Toc136288109"/>
      <w:bookmarkStart w:id="85" w:name="_Toc9848480"/>
      <w:r>
        <w:rPr>
          <w:rFonts w:hint="eastAsia"/>
        </w:rPr>
        <w:lastRenderedPageBreak/>
        <w:t>5.</w:t>
      </w:r>
      <w:r>
        <w:t>1</w:t>
      </w:r>
      <w:r w:rsidR="009F0C9D">
        <w:rPr>
          <w:rFonts w:hint="eastAsia"/>
        </w:rPr>
        <w:t>.1</w:t>
      </w:r>
      <w:r>
        <w:rPr>
          <w:rFonts w:hint="eastAsia"/>
        </w:rPr>
        <w:t>.3</w:t>
      </w:r>
      <w:r>
        <w:tab/>
      </w:r>
      <w:r w:rsidRPr="00AC4AB0">
        <w:t>∆T</w:t>
      </w:r>
      <w:r w:rsidRPr="00AC4AB0">
        <w:rPr>
          <w:vertAlign w:val="subscript"/>
        </w:rPr>
        <w:t>IB</w:t>
      </w:r>
      <w:r w:rsidRPr="00AC4AB0">
        <w:rPr>
          <w:rFonts w:hint="eastAsia"/>
          <w:vertAlign w:val="subscript"/>
        </w:rPr>
        <w:t>,c</w:t>
      </w:r>
      <w:r w:rsidRPr="00AC4AB0">
        <w:t xml:space="preserve"> and ∆R</w:t>
      </w:r>
      <w:r w:rsidRPr="00AC4AB0">
        <w:rPr>
          <w:vertAlign w:val="subscript"/>
        </w:rPr>
        <w:t>IB</w:t>
      </w:r>
      <w:r w:rsidRPr="00AC4AB0">
        <w:rPr>
          <w:rFonts w:hint="eastAsia"/>
          <w:vertAlign w:val="subscript"/>
        </w:rPr>
        <w:t>,c</w:t>
      </w:r>
      <w:r w:rsidRPr="00AC4AB0">
        <w:t xml:space="preserve"> values</w:t>
      </w:r>
      <w:bookmarkEnd w:id="84"/>
    </w:p>
    <w:p w14:paraId="5D9710D4" w14:textId="77777777" w:rsidR="00AC4AB0" w:rsidRDefault="00AC4AB0" w:rsidP="00AC4AB0">
      <w:r>
        <w:t xml:space="preserve">For </w:t>
      </w:r>
      <w:r>
        <w:rPr>
          <w:lang w:eastAsia="zh-CN"/>
        </w:rPr>
        <w:t>CA_n1</w:t>
      </w:r>
      <w:r>
        <w:t>-n41</w:t>
      </w:r>
      <w:r>
        <w:rPr>
          <w:lang w:eastAsia="zh-CN"/>
        </w:rPr>
        <w:t>-</w:t>
      </w:r>
      <w:r>
        <w:rPr>
          <w:rFonts w:hint="eastAsia"/>
          <w:lang w:eastAsia="zh-CN"/>
        </w:rPr>
        <w:t>n</w:t>
      </w:r>
      <w:r>
        <w:rPr>
          <w:lang w:eastAsia="zh-CN"/>
        </w:rPr>
        <w:t>79</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w:t>
      </w:r>
    </w:p>
    <w:p w14:paraId="076D6FAF" w14:textId="6AE967DD" w:rsidR="00AC4AB0" w:rsidRDefault="00AC4AB0" w:rsidP="00AC4AB0">
      <w:pPr>
        <w:pStyle w:val="TH"/>
        <w:rPr>
          <w:rFonts w:cs="Arial"/>
        </w:rPr>
      </w:pPr>
      <w:r>
        <w:rPr>
          <w:rFonts w:cs="Arial"/>
        </w:rPr>
        <w:t xml:space="preserve">Table </w:t>
      </w:r>
      <w:r w:rsidR="00F13F81">
        <w:rPr>
          <w:rFonts w:cs="Arial" w:hint="eastAsia"/>
        </w:rPr>
        <w:t>5.</w:t>
      </w:r>
      <w:r w:rsidR="00F13F81">
        <w:rPr>
          <w:rFonts w:cs="Arial"/>
        </w:rPr>
        <w:t>1</w:t>
      </w:r>
      <w:r>
        <w:rPr>
          <w:rFonts w:cs="Arial"/>
        </w:rPr>
        <w:t>.1.3-1: ΔT</w:t>
      </w:r>
      <w:r w:rsidR="00F13F81">
        <w:rPr>
          <w:rFonts w:cs="Arial"/>
          <w:vertAlign w:val="subscript"/>
        </w:rPr>
        <w:t>I</w:t>
      </w:r>
      <w:r w:rsidRPr="00AC4AB0">
        <w:rPr>
          <w:rFonts w:cs="Arial"/>
          <w:vertAlign w:val="subscript"/>
        </w:rPr>
        <w:t>B,c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F13F81" w14:paraId="1DD616EE" w14:textId="77777777" w:rsidTr="00F13F81">
        <w:trPr>
          <w:jc w:val="center"/>
        </w:trPr>
        <w:tc>
          <w:tcPr>
            <w:tcW w:w="2336" w:type="dxa"/>
            <w:vMerge w:val="restart"/>
            <w:tcBorders>
              <w:top w:val="single" w:sz="4" w:space="0" w:color="auto"/>
              <w:left w:val="single" w:sz="4" w:space="0" w:color="auto"/>
              <w:right w:val="single" w:sz="4" w:space="0" w:color="auto"/>
            </w:tcBorders>
          </w:tcPr>
          <w:p w14:paraId="4C7A695A" w14:textId="77777777" w:rsidR="00F13F81" w:rsidRDefault="00F13F81" w:rsidP="00F13F81">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F287325" w14:textId="77777777" w:rsidR="00F13F81" w:rsidRDefault="00F13F81" w:rsidP="00F13F81">
            <w:pPr>
              <w:keepNext/>
              <w:keepLines/>
              <w:spacing w:after="0"/>
              <w:jc w:val="center"/>
              <w:rPr>
                <w:rFonts w:ascii="Arial" w:eastAsia="宋体" w:hAnsi="Arial"/>
                <w:b/>
                <w:sz w:val="18"/>
              </w:rPr>
            </w:pPr>
            <w:r w:rsidRPr="00A20126">
              <w:rPr>
                <w:rFonts w:ascii="Arial" w:eastAsia="宋体" w:hAnsi="Arial"/>
                <w:b/>
                <w:sz w:val="18"/>
              </w:rPr>
              <w:t>ΔT</w:t>
            </w:r>
            <w:r w:rsidRPr="00A20126">
              <w:rPr>
                <w:rFonts w:ascii="Arial" w:eastAsia="宋体" w:hAnsi="Arial"/>
                <w:b/>
                <w:sz w:val="18"/>
                <w:vertAlign w:val="subscript"/>
              </w:rPr>
              <w:t>IB,c</w:t>
            </w:r>
            <w:r w:rsidRPr="00A20126">
              <w:rPr>
                <w:rFonts w:ascii="Arial" w:eastAsia="宋体" w:hAnsi="Arial"/>
                <w:b/>
                <w:sz w:val="18"/>
              </w:rPr>
              <w:t xml:space="preserve"> for NR bands (dB)</w:t>
            </w:r>
            <w:r w:rsidRPr="00A20126">
              <w:rPr>
                <w:rFonts w:ascii="Arial" w:eastAsia="宋体" w:hAnsi="Arial"/>
                <w:b/>
                <w:sz w:val="18"/>
                <w:vertAlign w:val="superscript"/>
              </w:rPr>
              <w:t>8</w:t>
            </w:r>
          </w:p>
        </w:tc>
      </w:tr>
      <w:tr w:rsidR="00F13F81" w14:paraId="71570F37" w14:textId="77777777" w:rsidTr="00F13F81">
        <w:trPr>
          <w:jc w:val="center"/>
        </w:trPr>
        <w:tc>
          <w:tcPr>
            <w:tcW w:w="2336" w:type="dxa"/>
            <w:vMerge/>
            <w:tcBorders>
              <w:left w:val="single" w:sz="4" w:space="0" w:color="auto"/>
              <w:bottom w:val="single" w:sz="4" w:space="0" w:color="auto"/>
              <w:right w:val="single" w:sz="4" w:space="0" w:color="auto"/>
            </w:tcBorders>
          </w:tcPr>
          <w:p w14:paraId="393A5CB0" w14:textId="77777777" w:rsidR="00F13F81" w:rsidRDefault="00F13F81" w:rsidP="00F13F81">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F029692" w14:textId="77777777" w:rsidR="00F13F81" w:rsidRDefault="00F13F81" w:rsidP="00F13F81">
            <w:pPr>
              <w:keepNext/>
              <w:keepLines/>
              <w:spacing w:after="0"/>
              <w:jc w:val="center"/>
              <w:rPr>
                <w:rFonts w:ascii="Arial" w:eastAsia="宋体" w:hAnsi="Arial"/>
                <w:b/>
                <w:sz w:val="18"/>
              </w:rPr>
            </w:pPr>
            <w:r w:rsidRPr="00A20126">
              <w:rPr>
                <w:rFonts w:ascii="Arial" w:eastAsia="宋体" w:hAnsi="Arial"/>
                <w:b/>
                <w:sz w:val="18"/>
              </w:rPr>
              <w:t>Component band in order of bands in configuration</w:t>
            </w:r>
            <w:r w:rsidRPr="00A20126">
              <w:rPr>
                <w:rFonts w:ascii="Arial" w:eastAsia="宋体" w:hAnsi="Arial"/>
                <w:b/>
                <w:sz w:val="18"/>
                <w:vertAlign w:val="superscript"/>
              </w:rPr>
              <w:t>9</w:t>
            </w:r>
          </w:p>
        </w:tc>
      </w:tr>
      <w:tr w:rsidR="00F13F81" w14:paraId="6B4E29CD" w14:textId="77777777" w:rsidTr="00F13F8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3EFA951" w14:textId="00671B68" w:rsidR="00F13F81" w:rsidRDefault="00F13F81" w:rsidP="00F13F81">
            <w:pPr>
              <w:keepNext/>
              <w:keepLines/>
              <w:spacing w:after="0"/>
              <w:jc w:val="center"/>
              <w:rPr>
                <w:rFonts w:ascii="Arial" w:eastAsia="宋体"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n1</w:t>
            </w:r>
            <w:r>
              <w:rPr>
                <w:rFonts w:ascii="Arial" w:eastAsia="等线" w:hAnsi="Arial"/>
                <w:sz w:val="18"/>
                <w:lang w:val="sv-SE" w:eastAsia="ja-JP"/>
              </w:rPr>
              <w:t>-</w:t>
            </w:r>
            <w:r>
              <w:rPr>
                <w:rFonts w:ascii="Arial" w:eastAsia="等线" w:hAnsi="Arial"/>
                <w:sz w:val="18"/>
                <w:lang w:val="en-US" w:eastAsia="zh-CN"/>
              </w:rPr>
              <w:t>n41</w:t>
            </w:r>
            <w:r>
              <w:rPr>
                <w:rFonts w:ascii="Arial" w:eastAsia="等线" w:hAnsi="Arial"/>
                <w:sz w:val="18"/>
                <w:lang w:val="sv-SE" w:eastAsia="zh-CN"/>
              </w:rPr>
              <w:t>-n79</w:t>
            </w:r>
          </w:p>
        </w:tc>
        <w:tc>
          <w:tcPr>
            <w:tcW w:w="1968" w:type="dxa"/>
            <w:tcBorders>
              <w:top w:val="single" w:sz="4" w:space="0" w:color="auto"/>
              <w:left w:val="single" w:sz="4" w:space="0" w:color="auto"/>
              <w:bottom w:val="single" w:sz="4" w:space="0" w:color="auto"/>
              <w:right w:val="single" w:sz="4" w:space="0" w:color="auto"/>
            </w:tcBorders>
            <w:vAlign w:val="center"/>
          </w:tcPr>
          <w:p w14:paraId="0C3F577B" w14:textId="3D9A7C31" w:rsidR="00F13F81" w:rsidRDefault="00F13F81" w:rsidP="00F13F81">
            <w:pPr>
              <w:keepNext/>
              <w:keepLines/>
              <w:spacing w:after="0"/>
              <w:jc w:val="center"/>
              <w:rPr>
                <w:rFonts w:ascii="Arial" w:eastAsia="宋体" w:hAnsi="Arial"/>
                <w:sz w:val="18"/>
                <w:lang w:val="en-US" w:eastAsia="zh-CN"/>
              </w:rPr>
            </w:pPr>
            <w:r>
              <w:rPr>
                <w:rFonts w:ascii="Arial" w:eastAsia="等线"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50BAEFF" w14:textId="5FCBBF7B" w:rsidR="00F13F81" w:rsidRDefault="00F13F81" w:rsidP="00F13F81">
            <w:pPr>
              <w:keepNext/>
              <w:keepLines/>
              <w:spacing w:after="0"/>
              <w:jc w:val="center"/>
              <w:rPr>
                <w:rFonts w:ascii="Arial" w:eastAsia="宋体" w:hAnsi="Arial"/>
                <w:sz w:val="18"/>
                <w:lang w:val="en-US" w:eastAsia="zh-CN"/>
              </w:rPr>
            </w:pPr>
            <w:r>
              <w:rPr>
                <w:rFonts w:ascii="Arial" w:eastAsia="等线" w:hAnsi="Arial" w:cs="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C455802" w14:textId="421DD7D4" w:rsidR="00F13F81" w:rsidRDefault="00F13F81" w:rsidP="00F13F81">
            <w:pPr>
              <w:keepNext/>
              <w:keepLines/>
              <w:spacing w:after="0"/>
              <w:jc w:val="center"/>
              <w:rPr>
                <w:rFonts w:ascii="Arial" w:eastAsia="宋体" w:hAnsi="Arial"/>
                <w:sz w:val="18"/>
                <w:lang w:val="en-US" w:eastAsia="zh-CN"/>
              </w:rPr>
            </w:pPr>
            <w:r>
              <w:rPr>
                <w:rFonts w:ascii="Arial" w:eastAsia="宋体" w:hAnsi="Arial" w:hint="eastAsia"/>
                <w:sz w:val="18"/>
                <w:lang w:val="en-US" w:eastAsia="zh-CN"/>
              </w:rPr>
              <w:t>0.</w:t>
            </w:r>
            <w:r>
              <w:rPr>
                <w:rFonts w:ascii="Arial" w:eastAsia="宋体" w:hAnsi="Arial"/>
                <w:sz w:val="18"/>
                <w:lang w:val="en-US" w:eastAsia="zh-CN"/>
              </w:rPr>
              <w:t>8</w:t>
            </w:r>
          </w:p>
        </w:tc>
      </w:tr>
      <w:tr w:rsidR="00F13F81" w14:paraId="71106F11" w14:textId="77777777" w:rsidTr="00F13F81">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30089A39" w14:textId="77777777" w:rsidR="00F13F81" w:rsidRPr="00A20126" w:rsidRDefault="00F13F81" w:rsidP="00F13F81">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A20126">
              <w:rPr>
                <w:rFonts w:ascii="Arial" w:hAnsi="Arial"/>
                <w:sz w:val="18"/>
                <w:lang w:eastAsia="ja-JP"/>
              </w:rPr>
              <w:t>:</w:t>
            </w:r>
            <w:r w:rsidRPr="00A20126">
              <w:rPr>
                <w:rFonts w:ascii="Arial" w:hAnsi="Arial"/>
                <w:sz w:val="18"/>
                <w:lang w:eastAsia="ja-JP"/>
              </w:rPr>
              <w:tab/>
              <w:t>“-” denotes ΔT</w:t>
            </w:r>
            <w:r w:rsidRPr="00A20126">
              <w:rPr>
                <w:rFonts w:ascii="Arial" w:hAnsi="Arial"/>
                <w:sz w:val="18"/>
                <w:vertAlign w:val="subscript"/>
                <w:lang w:eastAsia="ja-JP"/>
              </w:rPr>
              <w:t>IB,c</w:t>
            </w:r>
            <w:r w:rsidRPr="00A20126">
              <w:rPr>
                <w:rFonts w:ascii="Arial" w:hAnsi="Arial"/>
                <w:sz w:val="18"/>
                <w:lang w:eastAsia="ja-JP"/>
              </w:rPr>
              <w:t xml:space="preserve"> = 0.</w:t>
            </w:r>
          </w:p>
          <w:p w14:paraId="3E52298A" w14:textId="55114037" w:rsidR="00F13F81" w:rsidRDefault="00F13F81" w:rsidP="00A20126">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A20126">
              <w:rPr>
                <w:rFonts w:ascii="Arial" w:eastAsia="等线" w:hAnsi="Arial"/>
                <w:sz w:val="18"/>
              </w:rPr>
              <w:t>:</w:t>
            </w:r>
            <w:r w:rsidRPr="00A20126">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A20126">
              <w:rPr>
                <w:rFonts w:ascii="Arial" w:eastAsia="等线" w:hAnsi="Arial"/>
                <w:sz w:val="18"/>
              </w:rPr>
              <w:t xml:space="preserve"> the band order from left to right is n1</w:t>
            </w:r>
            <w:r>
              <w:rPr>
                <w:rFonts w:ascii="Arial" w:eastAsia="等线" w:hAnsi="Arial"/>
                <w:sz w:val="18"/>
              </w:rPr>
              <w:t>, n3</w:t>
            </w:r>
            <w:r w:rsidRPr="00A20126">
              <w:rPr>
                <w:rFonts w:ascii="Arial" w:eastAsia="等线" w:hAnsi="Arial"/>
                <w:sz w:val="18"/>
              </w:rPr>
              <w:t xml:space="preserve"> and n</w:t>
            </w:r>
            <w:r>
              <w:rPr>
                <w:rFonts w:ascii="Arial" w:eastAsia="等线" w:hAnsi="Arial"/>
                <w:sz w:val="18"/>
              </w:rPr>
              <w:t>5</w:t>
            </w:r>
            <w:r w:rsidRPr="00A20126">
              <w:rPr>
                <w:rFonts w:ascii="Arial" w:eastAsia="等线" w:hAnsi="Arial"/>
                <w:sz w:val="18"/>
              </w:rPr>
              <w:t>.</w:t>
            </w:r>
          </w:p>
        </w:tc>
      </w:tr>
    </w:tbl>
    <w:p w14:paraId="2127B507" w14:textId="1742860B" w:rsidR="00AC4AB0" w:rsidRDefault="00F13F81" w:rsidP="00AC4AB0">
      <w:pPr>
        <w:pStyle w:val="TH"/>
        <w:rPr>
          <w:rFonts w:cs="Arial"/>
        </w:rPr>
      </w:pPr>
      <w:r>
        <w:rPr>
          <w:rFonts w:cs="Arial"/>
        </w:rPr>
        <w:t>Table 5.1</w:t>
      </w:r>
      <w:r w:rsidR="00AC4AB0">
        <w:rPr>
          <w:rFonts w:cs="Arial"/>
        </w:rPr>
        <w:t>.1.3-2: ΔR</w:t>
      </w:r>
      <w:r w:rsidR="00AC4AB0" w:rsidRPr="00AC4AB0">
        <w:rPr>
          <w:rFonts w:cs="Arial"/>
          <w:vertAlign w:val="subscript"/>
        </w:rPr>
        <w:t>IB</w:t>
      </w:r>
      <w:r w:rsidR="00AC4AB0" w:rsidRPr="00A20126">
        <w:rPr>
          <w:rFonts w:cs="Arial"/>
          <w:vertAlign w:val="subscript"/>
        </w:rPr>
        <w:t>,c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F13F81" w:rsidRPr="00F92868" w14:paraId="4C1541A8" w14:textId="77777777" w:rsidTr="00F13F81">
        <w:trPr>
          <w:trHeight w:val="187"/>
          <w:jc w:val="center"/>
        </w:trPr>
        <w:tc>
          <w:tcPr>
            <w:tcW w:w="1594" w:type="dxa"/>
            <w:vMerge w:val="restart"/>
          </w:tcPr>
          <w:p w14:paraId="073754A9" w14:textId="77777777" w:rsidR="00F13F81" w:rsidRPr="00F92868" w:rsidRDefault="00F13F81" w:rsidP="00F13F81">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70B78925" w14:textId="77777777" w:rsidR="00F13F81" w:rsidRPr="00F92868" w:rsidRDefault="00F13F81" w:rsidP="00F13F81">
            <w:pPr>
              <w:keepNext/>
              <w:keepLines/>
              <w:spacing w:after="0"/>
              <w:jc w:val="center"/>
              <w:rPr>
                <w:rFonts w:ascii="Arial" w:eastAsia="等线" w:hAnsi="Arial"/>
                <w:b/>
                <w:sz w:val="18"/>
              </w:rPr>
            </w:pPr>
            <w:r w:rsidRPr="00A20126">
              <w:rPr>
                <w:rFonts w:ascii="Arial" w:eastAsia="等线" w:hAnsi="Arial"/>
                <w:b/>
                <w:sz w:val="18"/>
              </w:rPr>
              <w:t>ΔR</w:t>
            </w:r>
            <w:r w:rsidRPr="00A20126">
              <w:rPr>
                <w:rFonts w:ascii="Arial" w:eastAsia="等线" w:hAnsi="Arial"/>
                <w:b/>
                <w:sz w:val="18"/>
                <w:vertAlign w:val="subscript"/>
              </w:rPr>
              <w:t>IB,c</w:t>
            </w:r>
            <w:r w:rsidRPr="00A20126">
              <w:rPr>
                <w:rFonts w:ascii="Arial" w:eastAsia="等线" w:hAnsi="Arial"/>
                <w:b/>
                <w:sz w:val="18"/>
              </w:rPr>
              <w:t xml:space="preserve"> for NR bands (dB)</w:t>
            </w:r>
            <w:r w:rsidRPr="00A20126">
              <w:rPr>
                <w:rFonts w:ascii="Arial" w:eastAsia="等线" w:hAnsi="Arial"/>
                <w:b/>
                <w:sz w:val="18"/>
                <w:vertAlign w:val="superscript"/>
              </w:rPr>
              <w:t>9</w:t>
            </w:r>
          </w:p>
        </w:tc>
      </w:tr>
      <w:tr w:rsidR="00F13F81" w:rsidRPr="00F92868" w14:paraId="083F782A" w14:textId="77777777" w:rsidTr="00F13F81">
        <w:trPr>
          <w:trHeight w:val="187"/>
          <w:jc w:val="center"/>
        </w:trPr>
        <w:tc>
          <w:tcPr>
            <w:tcW w:w="1594" w:type="dxa"/>
            <w:vMerge/>
            <w:tcBorders>
              <w:bottom w:val="single" w:sz="4" w:space="0" w:color="auto"/>
            </w:tcBorders>
          </w:tcPr>
          <w:p w14:paraId="6684B58D" w14:textId="77777777" w:rsidR="00F13F81" w:rsidRPr="00F92868" w:rsidRDefault="00F13F81" w:rsidP="00F13F81">
            <w:pPr>
              <w:keepNext/>
              <w:keepLines/>
              <w:spacing w:after="0"/>
              <w:jc w:val="center"/>
              <w:rPr>
                <w:rFonts w:ascii="Arial" w:eastAsia="等线" w:hAnsi="Arial"/>
                <w:b/>
                <w:sz w:val="18"/>
              </w:rPr>
            </w:pPr>
          </w:p>
        </w:tc>
        <w:tc>
          <w:tcPr>
            <w:tcW w:w="5845" w:type="dxa"/>
            <w:gridSpan w:val="3"/>
            <w:vAlign w:val="center"/>
          </w:tcPr>
          <w:p w14:paraId="0C35D52B" w14:textId="77777777" w:rsidR="00F13F81" w:rsidRPr="00F92868" w:rsidRDefault="00F13F81" w:rsidP="00F13F81">
            <w:pPr>
              <w:keepNext/>
              <w:keepLines/>
              <w:spacing w:after="0"/>
              <w:jc w:val="center"/>
              <w:rPr>
                <w:rFonts w:ascii="Arial" w:eastAsia="等线" w:hAnsi="Arial"/>
                <w:b/>
                <w:sz w:val="18"/>
              </w:rPr>
            </w:pPr>
            <w:r w:rsidRPr="00A20126">
              <w:rPr>
                <w:rFonts w:ascii="Arial" w:eastAsia="等线" w:hAnsi="Arial"/>
                <w:b/>
                <w:sz w:val="18"/>
              </w:rPr>
              <w:t>Component band in order of bands in configuration</w:t>
            </w:r>
            <w:r w:rsidRPr="00A20126">
              <w:rPr>
                <w:rFonts w:ascii="Arial" w:eastAsia="等线" w:hAnsi="Arial"/>
                <w:b/>
                <w:sz w:val="18"/>
                <w:vertAlign w:val="superscript"/>
              </w:rPr>
              <w:t>10</w:t>
            </w:r>
          </w:p>
        </w:tc>
      </w:tr>
      <w:tr w:rsidR="00F13F81" w:rsidRPr="00F92868" w14:paraId="0A56D9A1" w14:textId="77777777" w:rsidTr="00A20126">
        <w:trPr>
          <w:trHeight w:val="187"/>
          <w:jc w:val="center"/>
        </w:trPr>
        <w:tc>
          <w:tcPr>
            <w:tcW w:w="1594" w:type="dxa"/>
            <w:shd w:val="clear" w:color="auto" w:fill="auto"/>
          </w:tcPr>
          <w:p w14:paraId="05F196D0" w14:textId="7F395ECF" w:rsidR="00F13F81" w:rsidRPr="00F92868" w:rsidRDefault="00F13F81" w:rsidP="00F13F81">
            <w:pPr>
              <w:keepNext/>
              <w:keepLines/>
              <w:spacing w:after="0"/>
              <w:jc w:val="center"/>
              <w:rPr>
                <w:rFonts w:ascii="Arial" w:eastAsia="等线" w:hAnsi="Arial"/>
                <w:sz w:val="18"/>
              </w:rPr>
            </w:pPr>
            <w:r w:rsidRPr="00F92868">
              <w:rPr>
                <w:rFonts w:ascii="Arial" w:eastAsia="等线" w:hAnsi="Arial"/>
                <w:sz w:val="18"/>
                <w:lang w:eastAsia="zh-CN"/>
              </w:rPr>
              <w:t>CA</w:t>
            </w:r>
            <w:r w:rsidRPr="00F92868">
              <w:rPr>
                <w:rFonts w:ascii="Arial" w:eastAsia="等线" w:hAnsi="Arial"/>
                <w:sz w:val="18"/>
              </w:rPr>
              <w:t>_</w:t>
            </w:r>
            <w:r w:rsidRPr="00F92868">
              <w:rPr>
                <w:rFonts w:ascii="Arial" w:eastAsia="等线" w:hAnsi="Arial"/>
                <w:sz w:val="18"/>
                <w:lang w:eastAsia="zh-CN"/>
              </w:rPr>
              <w:t>n</w:t>
            </w:r>
            <w:r w:rsidRPr="00F92868">
              <w:rPr>
                <w:rFonts w:ascii="Arial" w:eastAsia="等线" w:hAnsi="Arial" w:hint="eastAsia"/>
                <w:sz w:val="18"/>
                <w:lang w:eastAsia="zh-CN"/>
              </w:rPr>
              <w:t>1</w:t>
            </w:r>
            <w:r w:rsidRPr="00F92868">
              <w:rPr>
                <w:rFonts w:ascii="Arial" w:eastAsia="等线" w:hAnsi="Arial"/>
                <w:sz w:val="18"/>
                <w:lang w:val="sv-SE" w:eastAsia="ja-JP"/>
              </w:rPr>
              <w:t>-</w:t>
            </w:r>
            <w:r w:rsidRPr="00F92868">
              <w:rPr>
                <w:rFonts w:ascii="Arial" w:eastAsia="等线" w:hAnsi="Arial"/>
                <w:sz w:val="18"/>
                <w:lang w:val="en-US" w:eastAsia="zh-CN"/>
              </w:rPr>
              <w:t>n</w:t>
            </w:r>
            <w:r>
              <w:rPr>
                <w:rFonts w:ascii="Arial" w:eastAsia="等线" w:hAnsi="Arial"/>
                <w:sz w:val="18"/>
                <w:lang w:val="en-US" w:eastAsia="zh-CN"/>
              </w:rPr>
              <w:t>41</w:t>
            </w:r>
            <w:r w:rsidRPr="00F92868">
              <w:rPr>
                <w:rFonts w:ascii="Arial" w:eastAsia="等线" w:hAnsi="Arial"/>
                <w:sz w:val="18"/>
                <w:lang w:val="sv-SE" w:eastAsia="zh-CN"/>
              </w:rPr>
              <w:t>-n</w:t>
            </w:r>
            <w:r>
              <w:rPr>
                <w:rFonts w:ascii="Arial" w:eastAsia="等线" w:hAnsi="Arial"/>
                <w:sz w:val="18"/>
                <w:lang w:val="sv-SE" w:eastAsia="zh-CN"/>
              </w:rPr>
              <w:t>79</w:t>
            </w:r>
          </w:p>
        </w:tc>
        <w:tc>
          <w:tcPr>
            <w:tcW w:w="1948" w:type="dxa"/>
            <w:vAlign w:val="center"/>
          </w:tcPr>
          <w:p w14:paraId="20335BD7" w14:textId="77777777" w:rsidR="00F13F81" w:rsidRPr="00F92868" w:rsidRDefault="00F13F81" w:rsidP="00F13F81">
            <w:pPr>
              <w:keepNext/>
              <w:keepLines/>
              <w:spacing w:after="0"/>
              <w:jc w:val="center"/>
              <w:rPr>
                <w:rFonts w:ascii="Arial" w:eastAsia="等线" w:hAnsi="Arial"/>
                <w:sz w:val="18"/>
                <w:lang w:eastAsia="zh-CN"/>
              </w:rPr>
            </w:pPr>
            <w:r>
              <w:rPr>
                <w:rFonts w:ascii="Arial" w:eastAsia="等线" w:hAnsi="Arial" w:hint="eastAsia"/>
                <w:color w:val="000000"/>
                <w:sz w:val="18"/>
                <w:lang w:val="en-US" w:eastAsia="zh-CN"/>
              </w:rPr>
              <w:t>-</w:t>
            </w:r>
          </w:p>
        </w:tc>
        <w:tc>
          <w:tcPr>
            <w:tcW w:w="1948" w:type="dxa"/>
            <w:vAlign w:val="center"/>
          </w:tcPr>
          <w:p w14:paraId="6D571C5F" w14:textId="70BECB3F" w:rsidR="00F13F81" w:rsidRPr="00F92868" w:rsidRDefault="00F13F81" w:rsidP="00F13F81">
            <w:pPr>
              <w:keepNext/>
              <w:keepLines/>
              <w:spacing w:after="0"/>
              <w:jc w:val="center"/>
              <w:rPr>
                <w:rFonts w:ascii="Arial" w:eastAsia="等线" w:hAnsi="Arial"/>
                <w:sz w:val="18"/>
                <w:lang w:eastAsia="zh-CN"/>
              </w:rPr>
            </w:pPr>
            <w:r>
              <w:rPr>
                <w:rFonts w:ascii="Arial" w:eastAsia="等线" w:hAnsi="Arial"/>
                <w:sz w:val="18"/>
                <w:lang w:eastAsia="zh-CN"/>
              </w:rPr>
              <w:t>0.5</w:t>
            </w:r>
          </w:p>
        </w:tc>
        <w:tc>
          <w:tcPr>
            <w:tcW w:w="1949" w:type="dxa"/>
            <w:vAlign w:val="center"/>
          </w:tcPr>
          <w:p w14:paraId="41E85D7A" w14:textId="0F956747" w:rsidR="00F13F81" w:rsidRPr="00F92868" w:rsidRDefault="00F13F81" w:rsidP="00F13F81">
            <w:pPr>
              <w:keepNext/>
              <w:keepLines/>
              <w:spacing w:after="0"/>
              <w:jc w:val="center"/>
              <w:rPr>
                <w:rFonts w:ascii="Arial" w:eastAsia="等线" w:hAnsi="Arial"/>
                <w:sz w:val="18"/>
                <w:lang w:eastAsia="zh-CN"/>
              </w:rPr>
            </w:pPr>
            <w:r>
              <w:rPr>
                <w:rFonts w:ascii="Arial" w:eastAsia="等线" w:hAnsi="Arial"/>
                <w:color w:val="000000"/>
                <w:sz w:val="18"/>
                <w:lang w:val="en-US" w:eastAsia="zh-CN"/>
              </w:rPr>
              <w:t>0.5</w:t>
            </w:r>
          </w:p>
        </w:tc>
      </w:tr>
      <w:tr w:rsidR="00F13F81" w:rsidRPr="00F92868" w14:paraId="29C99873" w14:textId="77777777" w:rsidTr="00F13F81">
        <w:trPr>
          <w:trHeight w:val="187"/>
          <w:jc w:val="center"/>
        </w:trPr>
        <w:tc>
          <w:tcPr>
            <w:tcW w:w="7439" w:type="dxa"/>
            <w:gridSpan w:val="4"/>
            <w:tcBorders>
              <w:bottom w:val="single" w:sz="4" w:space="0" w:color="auto"/>
            </w:tcBorders>
            <w:shd w:val="clear" w:color="auto" w:fill="auto"/>
          </w:tcPr>
          <w:p w14:paraId="65CD4E30" w14:textId="77777777" w:rsidR="00F13F81" w:rsidRPr="00A20126" w:rsidRDefault="00F13F81" w:rsidP="00A20126">
            <w:pPr>
              <w:keepLines/>
              <w:spacing w:after="0"/>
              <w:ind w:left="870" w:hanging="870"/>
              <w:rPr>
                <w:rFonts w:eastAsia="等线" w:cs="Arial"/>
                <w:lang w:eastAsia="ja-JP"/>
              </w:rPr>
            </w:pPr>
            <w:r w:rsidRPr="00A20126">
              <w:rPr>
                <w:rFonts w:ascii="Arial" w:eastAsia="等线" w:hAnsi="Arial" w:cs="Arial"/>
                <w:sz w:val="18"/>
                <w:lang w:eastAsia="ja-JP"/>
              </w:rPr>
              <w:t>NOTE 9:</w:t>
            </w:r>
            <w:r w:rsidRPr="00A20126">
              <w:rPr>
                <w:rFonts w:ascii="Arial" w:eastAsia="等线" w:hAnsi="Arial" w:cs="Arial"/>
                <w:sz w:val="18"/>
                <w:lang w:eastAsia="ja-JP"/>
              </w:rPr>
              <w:tab/>
              <w:t xml:space="preserve"> “-” denotes ΔR</w:t>
            </w:r>
            <w:r w:rsidRPr="00A20126">
              <w:rPr>
                <w:rFonts w:ascii="Arial" w:eastAsia="等线" w:hAnsi="Arial" w:cs="Arial"/>
                <w:sz w:val="18"/>
                <w:vertAlign w:val="subscript"/>
                <w:lang w:eastAsia="ja-JP"/>
              </w:rPr>
              <w:t>IB,c</w:t>
            </w:r>
            <w:r w:rsidRPr="00A20126">
              <w:rPr>
                <w:rFonts w:ascii="Arial" w:eastAsia="等线" w:hAnsi="Arial" w:cs="Arial"/>
                <w:sz w:val="18"/>
                <w:lang w:eastAsia="ja-JP"/>
              </w:rPr>
              <w:t xml:space="preserve"> = 0.</w:t>
            </w:r>
          </w:p>
          <w:p w14:paraId="38763485" w14:textId="103D6BFF" w:rsidR="00F13F81" w:rsidRDefault="00F13F81" w:rsidP="00A20126">
            <w:pPr>
              <w:keepLines/>
              <w:spacing w:after="0"/>
              <w:ind w:left="870" w:hanging="870"/>
              <w:rPr>
                <w:rFonts w:ascii="Arial" w:eastAsia="等线" w:hAnsi="Arial"/>
                <w:color w:val="000000"/>
                <w:sz w:val="18"/>
                <w:lang w:val="en-US" w:eastAsia="zh-CN"/>
              </w:rPr>
            </w:pPr>
            <w:r w:rsidRPr="00A20126">
              <w:rPr>
                <w:rFonts w:ascii="Arial" w:eastAsia="等线" w:hAnsi="Arial" w:cs="Arial"/>
                <w:sz w:val="18"/>
                <w:lang w:eastAsia="ja-JP"/>
              </w:rPr>
              <w:t>NOTE 10:</w:t>
            </w:r>
            <w:r w:rsidRPr="00A20126">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A20126">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A20126">
              <w:rPr>
                <w:rFonts w:ascii="Arial" w:eastAsia="等线" w:hAnsi="Arial" w:cs="Arial"/>
                <w:sz w:val="18"/>
                <w:lang w:eastAsia="ja-JP"/>
              </w:rPr>
              <w:t>.</w:t>
            </w:r>
          </w:p>
        </w:tc>
      </w:tr>
    </w:tbl>
    <w:p w14:paraId="3CDF6F9F" w14:textId="7C3BC8B3" w:rsidR="00AC4AB0" w:rsidRPr="00F937E3" w:rsidRDefault="009F0C9D" w:rsidP="00AC4AB0">
      <w:pPr>
        <w:pStyle w:val="31"/>
      </w:pPr>
      <w:bookmarkStart w:id="86" w:name="_Toc136288110"/>
      <w:r>
        <w:t>5.1</w:t>
      </w:r>
      <w:r w:rsidR="00AC4AB0">
        <w:t>.2</w:t>
      </w:r>
      <w:r w:rsidR="00AC4AB0">
        <w:tab/>
        <w:t>Specific for 2 bands UL CA</w:t>
      </w:r>
      <w:bookmarkEnd w:id="86"/>
    </w:p>
    <w:p w14:paraId="62C9F67C" w14:textId="276EE958" w:rsidR="00AC4AB0" w:rsidRDefault="009F0C9D" w:rsidP="00AC4AB0">
      <w:pPr>
        <w:pStyle w:val="41"/>
      </w:pPr>
      <w:bookmarkStart w:id="87" w:name="_Toc136288111"/>
      <w:r>
        <w:rPr>
          <w:rFonts w:hint="eastAsia"/>
        </w:rPr>
        <w:t>5.1</w:t>
      </w:r>
      <w:r w:rsidR="00AC4AB0">
        <w:rPr>
          <w:rFonts w:hint="eastAsia"/>
        </w:rPr>
        <w:t>.</w:t>
      </w:r>
      <w:r w:rsidR="00AC4AB0">
        <w:t>2.1</w:t>
      </w:r>
      <w:r w:rsidR="00AC4AB0">
        <w:tab/>
      </w:r>
      <w:r w:rsidR="00AC4AB0">
        <w:rPr>
          <w:rFonts w:hint="eastAsia"/>
        </w:rPr>
        <w:t>UE co-existence studies</w:t>
      </w:r>
      <w:bookmarkEnd w:id="85"/>
      <w:bookmarkEnd w:id="87"/>
    </w:p>
    <w:p w14:paraId="7901D713" w14:textId="77777777" w:rsidR="00AC4AB0" w:rsidRPr="00F31DF3" w:rsidRDefault="00AC4AB0" w:rsidP="00AC4AB0">
      <w:pPr>
        <w:pStyle w:val="af1"/>
        <w:rPr>
          <w:rFonts w:cstheme="minorHAnsi"/>
          <w:szCs w:val="21"/>
          <w:lang w:eastAsia="ja-JP"/>
        </w:rPr>
      </w:pPr>
      <w:r>
        <w:rPr>
          <w:rFonts w:hint="eastAsia"/>
        </w:rPr>
        <w:t>UE co-existence</w:t>
      </w:r>
      <w:r>
        <w:t xml:space="preserve"> has been already studied for 2DL/1UL fallback combinations such as CA n1-n41, CA_n1-n79 and n41-n79 and the impact of harmonic interference has been clarified.</w:t>
      </w:r>
      <w:r>
        <w:rPr>
          <w:rFonts w:asciiTheme="minorEastAsia" w:hAnsiTheme="minorEastAsia" w:hint="eastAsia"/>
          <w:lang w:eastAsia="ja-JP"/>
        </w:rPr>
        <w:t xml:space="preserve"> </w:t>
      </w:r>
      <w:r>
        <w:rPr>
          <w:rFonts w:cstheme="minorHAnsi"/>
          <w:szCs w:val="21"/>
          <w:lang w:eastAsia="zh-TW"/>
        </w:rPr>
        <w:t>T</w:t>
      </w:r>
      <w:r w:rsidRPr="00F31DF3">
        <w:rPr>
          <w:rFonts w:cstheme="minorHAnsi"/>
          <w:szCs w:val="21"/>
          <w:lang w:eastAsia="zh-CN"/>
        </w:rPr>
        <w:t xml:space="preserve">he </w:t>
      </w:r>
      <w:r w:rsidRPr="00F31DF3">
        <w:rPr>
          <w:rFonts w:cstheme="minorHAnsi"/>
          <w:szCs w:val="21"/>
          <w:lang w:eastAsia="ja-JP"/>
        </w:rPr>
        <w:t>own Rx impact of the 3</w:t>
      </w:r>
      <w:r w:rsidRPr="00F31DF3">
        <w:rPr>
          <w:rFonts w:cstheme="minorHAnsi"/>
          <w:szCs w:val="21"/>
          <w:vertAlign w:val="superscript"/>
          <w:lang w:eastAsia="ja-JP"/>
        </w:rPr>
        <w:t>rd</w:t>
      </w:r>
      <w:r w:rsidRPr="00F31DF3">
        <w:rPr>
          <w:rFonts w:cstheme="minorHAnsi"/>
          <w:szCs w:val="21"/>
          <w:lang w:eastAsia="ja-JP"/>
        </w:rPr>
        <w:t xml:space="preserve"> band is </w:t>
      </w:r>
      <w:r w:rsidRPr="00F31DF3">
        <w:rPr>
          <w:rFonts w:cstheme="minorHAnsi"/>
          <w:szCs w:val="21"/>
          <w:lang w:eastAsia="zh-CN"/>
        </w:rPr>
        <w:t xml:space="preserve">shown as </w:t>
      </w:r>
      <w:r w:rsidRPr="00F31DF3">
        <w:rPr>
          <w:rFonts w:cstheme="minorHAnsi"/>
          <w:szCs w:val="21"/>
          <w:lang w:eastAsia="ja-JP"/>
        </w:rPr>
        <w:t>the followings.</w:t>
      </w:r>
    </w:p>
    <w:p w14:paraId="56A4E08C" w14:textId="77777777" w:rsidR="00AC4AB0" w:rsidRPr="00F31DF3" w:rsidRDefault="00AC4AB0" w:rsidP="00AC4AB0">
      <w:pPr>
        <w:pStyle w:val="af1"/>
        <w:rPr>
          <w:rFonts w:cstheme="minorHAnsi"/>
          <w:szCs w:val="21"/>
          <w:lang w:eastAsia="ja-JP"/>
        </w:rPr>
      </w:pPr>
    </w:p>
    <w:p w14:paraId="0E474363" w14:textId="33B015C9" w:rsidR="00AC4AB0" w:rsidRPr="00B11D45" w:rsidRDefault="002615F9" w:rsidP="004B5957">
      <w:pPr>
        <w:overflowPunct w:val="0"/>
        <w:autoSpaceDE w:val="0"/>
        <w:autoSpaceDN w:val="0"/>
        <w:adjustRightInd w:val="0"/>
        <w:ind w:leftChars="180" w:left="658" w:hangingChars="149" w:hanging="298"/>
        <w:textAlignment w:val="baseline"/>
        <w:rPr>
          <w:rFonts w:eastAsia="宋体" w:cstheme="minorHAnsi"/>
          <w:szCs w:val="21"/>
        </w:rPr>
      </w:pPr>
      <w:r w:rsidRPr="005315A5">
        <w:rPr>
          <w:rFonts w:eastAsia="Times New Roman"/>
          <w:iCs/>
        </w:rPr>
        <w:t xml:space="preserve">–   </w:t>
      </w:r>
      <w:r w:rsidR="00AC4AB0">
        <w:rPr>
          <w:rFonts w:cstheme="minorHAnsi"/>
          <w:szCs w:val="21"/>
          <w:lang w:eastAsia="ko-KR"/>
        </w:rPr>
        <w:t>2nd</w:t>
      </w:r>
      <w:r w:rsidR="00AC4AB0" w:rsidRPr="00F31DF3">
        <w:rPr>
          <w:rFonts w:cstheme="minorHAnsi"/>
          <w:szCs w:val="21"/>
          <w:lang w:eastAsia="ko-KR"/>
        </w:rPr>
        <w:t xml:space="preserve"> and 5th order IMD generated by dual uplink of Band </w:t>
      </w:r>
      <w:r w:rsidR="00AC4AB0" w:rsidRPr="00F31DF3">
        <w:rPr>
          <w:rFonts w:eastAsia="宋体" w:cstheme="minorHAnsi"/>
          <w:szCs w:val="21"/>
        </w:rPr>
        <w:t>n</w:t>
      </w:r>
      <w:r w:rsidR="00AC4AB0">
        <w:rPr>
          <w:rFonts w:eastAsia="宋体" w:cstheme="minorHAnsi"/>
          <w:szCs w:val="21"/>
        </w:rPr>
        <w:t>1</w:t>
      </w:r>
      <w:r w:rsidR="00AC4AB0" w:rsidRPr="00F31DF3">
        <w:rPr>
          <w:rFonts w:cstheme="minorHAnsi"/>
          <w:szCs w:val="21"/>
          <w:lang w:eastAsia="ko-KR"/>
        </w:rPr>
        <w:t xml:space="preserve"> + Band n</w:t>
      </w:r>
      <w:r w:rsidR="00AC4AB0">
        <w:rPr>
          <w:rFonts w:eastAsia="宋体" w:cstheme="minorHAnsi"/>
          <w:szCs w:val="21"/>
        </w:rPr>
        <w:t>41</w:t>
      </w:r>
      <w:r w:rsidR="00AC4AB0" w:rsidRPr="00F31DF3">
        <w:rPr>
          <w:rFonts w:cstheme="minorHAnsi"/>
          <w:szCs w:val="21"/>
          <w:lang w:eastAsia="ko-KR"/>
        </w:rPr>
        <w:t xml:space="preserve"> may fall into own Rx of </w:t>
      </w:r>
      <w:r w:rsidR="00AC4AB0" w:rsidRPr="00F31DF3">
        <w:rPr>
          <w:rFonts w:eastAsia="宋体" w:cstheme="minorHAnsi"/>
          <w:szCs w:val="21"/>
        </w:rPr>
        <w:t>B</w:t>
      </w:r>
      <w:r w:rsidR="00AC4AB0" w:rsidRPr="00F31DF3">
        <w:rPr>
          <w:rFonts w:cstheme="minorHAnsi"/>
          <w:szCs w:val="21"/>
          <w:lang w:eastAsia="ko-KR"/>
        </w:rPr>
        <w:t xml:space="preserve">and </w:t>
      </w:r>
      <w:r w:rsidR="00AC4AB0" w:rsidRPr="00F31DF3">
        <w:rPr>
          <w:rFonts w:eastAsia="宋体" w:cstheme="minorHAnsi"/>
          <w:szCs w:val="21"/>
        </w:rPr>
        <w:t>n</w:t>
      </w:r>
      <w:r w:rsidR="00AC4AB0">
        <w:rPr>
          <w:rFonts w:eastAsia="宋体" w:cstheme="minorHAnsi"/>
          <w:szCs w:val="21"/>
        </w:rPr>
        <w:t>79.</w:t>
      </w:r>
    </w:p>
    <w:p w14:paraId="5EF0EF5A" w14:textId="0540913F" w:rsidR="00AC4AB0" w:rsidRPr="00B11D45" w:rsidRDefault="002615F9" w:rsidP="004B5957">
      <w:pPr>
        <w:overflowPunct w:val="0"/>
        <w:autoSpaceDE w:val="0"/>
        <w:autoSpaceDN w:val="0"/>
        <w:adjustRightInd w:val="0"/>
        <w:ind w:leftChars="180" w:left="658" w:hangingChars="149" w:hanging="298"/>
        <w:textAlignment w:val="baseline"/>
        <w:rPr>
          <w:rFonts w:cstheme="minorHAnsi"/>
          <w:szCs w:val="21"/>
          <w:lang w:eastAsia="ko-KR"/>
        </w:rPr>
      </w:pPr>
      <w:r w:rsidRPr="005315A5">
        <w:rPr>
          <w:rFonts w:eastAsia="Times New Roman"/>
          <w:iCs/>
        </w:rPr>
        <w:t xml:space="preserve">–   </w:t>
      </w:r>
      <w:r w:rsidR="00AC4AB0" w:rsidRPr="00B11D45">
        <w:rPr>
          <w:rFonts w:cstheme="minorHAnsi"/>
          <w:szCs w:val="21"/>
          <w:lang w:eastAsia="ko-KR"/>
        </w:rPr>
        <w:t xml:space="preserve">2nd and 5th order IMD generated by dual uplink of Band </w:t>
      </w:r>
      <w:r w:rsidR="00AC4AB0" w:rsidRPr="00B11D45">
        <w:rPr>
          <w:rFonts w:eastAsia="宋体" w:cstheme="minorHAnsi"/>
          <w:szCs w:val="21"/>
        </w:rPr>
        <w:t>n1</w:t>
      </w:r>
      <w:r w:rsidR="00AC4AB0" w:rsidRPr="00B11D45">
        <w:rPr>
          <w:rFonts w:cstheme="minorHAnsi"/>
          <w:szCs w:val="21"/>
          <w:lang w:eastAsia="ko-KR"/>
        </w:rPr>
        <w:t xml:space="preserve"> + Band n</w:t>
      </w:r>
      <w:r w:rsidR="00AC4AB0">
        <w:rPr>
          <w:rFonts w:cstheme="minorHAnsi"/>
          <w:szCs w:val="21"/>
          <w:lang w:eastAsia="ko-KR"/>
        </w:rPr>
        <w:t>79</w:t>
      </w:r>
      <w:r w:rsidR="00AC4AB0" w:rsidRPr="00B11D45">
        <w:rPr>
          <w:rFonts w:cstheme="minorHAnsi"/>
          <w:szCs w:val="21"/>
          <w:lang w:eastAsia="ko-KR"/>
        </w:rPr>
        <w:t xml:space="preserve"> may fall into own Rx of </w:t>
      </w:r>
      <w:r w:rsidR="00AC4AB0" w:rsidRPr="00B11D45">
        <w:rPr>
          <w:rFonts w:eastAsia="宋体" w:cstheme="minorHAnsi"/>
          <w:szCs w:val="21"/>
        </w:rPr>
        <w:t>B</w:t>
      </w:r>
      <w:r w:rsidR="00AC4AB0" w:rsidRPr="00B11D45">
        <w:rPr>
          <w:rFonts w:cstheme="minorHAnsi"/>
          <w:szCs w:val="21"/>
          <w:lang w:eastAsia="ko-KR"/>
        </w:rPr>
        <w:t xml:space="preserve">and </w:t>
      </w:r>
      <w:r w:rsidR="00AC4AB0" w:rsidRPr="00B11D45">
        <w:rPr>
          <w:rFonts w:eastAsia="宋体" w:cstheme="minorHAnsi"/>
          <w:szCs w:val="21"/>
        </w:rPr>
        <w:t>n</w:t>
      </w:r>
      <w:r w:rsidR="00AC4AB0">
        <w:rPr>
          <w:rFonts w:eastAsia="宋体" w:cstheme="minorHAnsi"/>
          <w:szCs w:val="21"/>
        </w:rPr>
        <w:t>41.</w:t>
      </w:r>
    </w:p>
    <w:p w14:paraId="5C1B26FC" w14:textId="1910CD78" w:rsidR="00AC4AB0" w:rsidRPr="00F31DF3" w:rsidRDefault="002615F9" w:rsidP="004B5957">
      <w:pPr>
        <w:overflowPunct w:val="0"/>
        <w:autoSpaceDE w:val="0"/>
        <w:autoSpaceDN w:val="0"/>
        <w:adjustRightInd w:val="0"/>
        <w:ind w:leftChars="180" w:left="658" w:hangingChars="149" w:hanging="298"/>
        <w:textAlignment w:val="baseline"/>
        <w:rPr>
          <w:rFonts w:cstheme="minorHAnsi"/>
          <w:szCs w:val="21"/>
          <w:lang w:eastAsia="ko-KR"/>
        </w:rPr>
      </w:pPr>
      <w:r w:rsidRPr="005315A5">
        <w:rPr>
          <w:rFonts w:eastAsia="Times New Roman"/>
          <w:iCs/>
        </w:rPr>
        <w:t xml:space="preserve">–   </w:t>
      </w:r>
      <w:r w:rsidR="00AC4AB0">
        <w:rPr>
          <w:rFonts w:cstheme="minorHAnsi"/>
          <w:szCs w:val="21"/>
          <w:lang w:eastAsia="ko-KR"/>
        </w:rPr>
        <w:t xml:space="preserve">2nd </w:t>
      </w:r>
      <w:r w:rsidR="00AC4AB0" w:rsidRPr="00F31DF3">
        <w:rPr>
          <w:rFonts w:cstheme="minorHAnsi"/>
          <w:szCs w:val="21"/>
          <w:lang w:eastAsia="ko-KR"/>
        </w:rPr>
        <w:t xml:space="preserve">and </w:t>
      </w:r>
      <w:r w:rsidR="00AC4AB0">
        <w:rPr>
          <w:rFonts w:cstheme="minorHAnsi"/>
          <w:szCs w:val="21"/>
          <w:lang w:eastAsia="ko-KR"/>
        </w:rPr>
        <w:t>5th</w:t>
      </w:r>
      <w:r w:rsidR="00AC4AB0" w:rsidRPr="00F31DF3">
        <w:rPr>
          <w:rFonts w:cstheme="minorHAnsi"/>
          <w:szCs w:val="21"/>
          <w:lang w:eastAsia="ko-KR"/>
        </w:rPr>
        <w:t xml:space="preserve"> order IMD generated by dual uplink of Band </w:t>
      </w:r>
      <w:r w:rsidR="00AC4AB0" w:rsidRPr="00F31DF3">
        <w:rPr>
          <w:rFonts w:eastAsia="宋体" w:cstheme="minorHAnsi"/>
          <w:szCs w:val="21"/>
        </w:rPr>
        <w:t>n</w:t>
      </w:r>
      <w:r w:rsidR="00AC4AB0">
        <w:rPr>
          <w:rFonts w:cstheme="minorHAnsi"/>
          <w:szCs w:val="21"/>
          <w:lang w:eastAsia="ko-KR"/>
        </w:rPr>
        <w:t>41</w:t>
      </w:r>
      <w:r w:rsidR="00AC4AB0" w:rsidRPr="00F31DF3">
        <w:rPr>
          <w:rFonts w:cstheme="minorHAnsi"/>
          <w:szCs w:val="21"/>
          <w:lang w:eastAsia="ko-KR"/>
        </w:rPr>
        <w:t xml:space="preserve"> + Band n</w:t>
      </w:r>
      <w:r w:rsidR="00AC4AB0">
        <w:rPr>
          <w:rFonts w:cstheme="minorHAnsi"/>
          <w:szCs w:val="21"/>
          <w:lang w:eastAsia="ko-KR"/>
        </w:rPr>
        <w:t>79</w:t>
      </w:r>
      <w:r w:rsidR="00AC4AB0" w:rsidRPr="00F31DF3">
        <w:rPr>
          <w:rFonts w:cstheme="minorHAnsi"/>
          <w:szCs w:val="21"/>
          <w:lang w:eastAsia="ko-KR"/>
        </w:rPr>
        <w:t xml:space="preserve"> may fall into own Rx of </w:t>
      </w:r>
      <w:r w:rsidR="00AC4AB0" w:rsidRPr="00F31DF3">
        <w:rPr>
          <w:rFonts w:eastAsia="宋体" w:cstheme="minorHAnsi"/>
          <w:szCs w:val="21"/>
        </w:rPr>
        <w:t>B</w:t>
      </w:r>
      <w:r w:rsidR="00AC4AB0" w:rsidRPr="00F31DF3">
        <w:rPr>
          <w:rFonts w:cstheme="minorHAnsi"/>
          <w:szCs w:val="21"/>
          <w:lang w:eastAsia="ko-KR"/>
        </w:rPr>
        <w:t xml:space="preserve">and </w:t>
      </w:r>
      <w:r w:rsidR="00AC4AB0" w:rsidRPr="00F31DF3">
        <w:rPr>
          <w:rFonts w:eastAsia="宋体" w:cstheme="minorHAnsi"/>
          <w:szCs w:val="21"/>
        </w:rPr>
        <w:t>n</w:t>
      </w:r>
      <w:r w:rsidR="00AC4AB0">
        <w:rPr>
          <w:rFonts w:cstheme="minorHAnsi"/>
          <w:szCs w:val="21"/>
          <w:lang w:eastAsia="ko-KR"/>
        </w:rPr>
        <w:t>1</w:t>
      </w:r>
      <w:r w:rsidR="00AC4AB0" w:rsidRPr="00F31DF3">
        <w:rPr>
          <w:rFonts w:cstheme="minorHAnsi"/>
          <w:szCs w:val="21"/>
        </w:rPr>
        <w:t>.</w:t>
      </w:r>
    </w:p>
    <w:p w14:paraId="18B382D7" w14:textId="77777777" w:rsidR="00AC4AB0" w:rsidRDefault="00AC4AB0" w:rsidP="00AC4AB0">
      <w:pPr>
        <w:pStyle w:val="af1"/>
        <w:rPr>
          <w:rFonts w:eastAsia="PMingLiU"/>
          <w:lang w:eastAsia="zh-TW"/>
        </w:rPr>
      </w:pPr>
    </w:p>
    <w:p w14:paraId="39AF3E29" w14:textId="27BD30C4" w:rsidR="00AC4AB0" w:rsidRDefault="009F0C9D" w:rsidP="00AC4AB0">
      <w:pPr>
        <w:pStyle w:val="41"/>
      </w:pPr>
      <w:bookmarkStart w:id="88" w:name="_Toc9848482"/>
      <w:bookmarkStart w:id="89" w:name="_Toc136288112"/>
      <w:r>
        <w:rPr>
          <w:rFonts w:hint="eastAsia"/>
        </w:rPr>
        <w:t>5.1</w:t>
      </w:r>
      <w:r w:rsidR="00AC4AB0">
        <w:rPr>
          <w:rFonts w:hint="eastAsia"/>
        </w:rPr>
        <w:t>.</w:t>
      </w:r>
      <w:r w:rsidR="00AC4AB0">
        <w:t>2.2</w:t>
      </w:r>
      <w:r w:rsidR="00AC4AB0">
        <w:rPr>
          <w:rFonts w:hint="eastAsia"/>
        </w:rPr>
        <w:tab/>
        <w:t>REFSENS requirements</w:t>
      </w:r>
      <w:bookmarkEnd w:id="88"/>
      <w:bookmarkEnd w:id="89"/>
    </w:p>
    <w:p w14:paraId="12F06C63" w14:textId="556B553F" w:rsidR="00AC4AB0" w:rsidRPr="00F31DF3" w:rsidRDefault="00AC4AB0" w:rsidP="00AC4AB0">
      <w:pPr>
        <w:rPr>
          <w:szCs w:val="21"/>
        </w:rPr>
      </w:pPr>
      <w:r w:rsidRPr="00F31DF3">
        <w:rPr>
          <w:szCs w:val="21"/>
        </w:rPr>
        <w:t xml:space="preserve">Table </w:t>
      </w:r>
      <w:r>
        <w:rPr>
          <w:rFonts w:eastAsia="宋体" w:hint="eastAsia"/>
        </w:rPr>
        <w:t>5</w:t>
      </w:r>
      <w:r>
        <w:t>.</w:t>
      </w:r>
      <w:r w:rsidR="009F0C9D">
        <w:rPr>
          <w:rFonts w:eastAsia="宋体"/>
        </w:rPr>
        <w:t>1</w:t>
      </w:r>
      <w:r>
        <w:rPr>
          <w:rFonts w:eastAsia="宋体" w:hint="eastAsia"/>
        </w:rPr>
        <w:t>.</w:t>
      </w:r>
      <w:r>
        <w:rPr>
          <w:rFonts w:eastAsia="宋体"/>
        </w:rPr>
        <w:t>2.2</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p>
    <w:p w14:paraId="2C7ABC00" w14:textId="77777777" w:rsidR="00AC4AB0" w:rsidRDefault="00AC4AB0" w:rsidP="00AC4AB0">
      <w:pPr>
        <w:rPr>
          <w:rFonts w:cs="Arial"/>
        </w:rPr>
      </w:pPr>
    </w:p>
    <w:p w14:paraId="7B8B2204" w14:textId="2F2F6D05" w:rsidR="00AC4AB0" w:rsidRPr="00A20126" w:rsidRDefault="00AC4AB0" w:rsidP="00AC4AB0">
      <w:pPr>
        <w:pStyle w:val="TH"/>
        <w:rPr>
          <w:rFonts w:cs="Arial"/>
        </w:rPr>
      </w:pPr>
      <w:r w:rsidRPr="00AC4AB0">
        <w:rPr>
          <w:rFonts w:cs="Arial"/>
        </w:rPr>
        <w:t xml:space="preserve">Table </w:t>
      </w:r>
      <w:r w:rsidRPr="00A20126">
        <w:rPr>
          <w:rFonts w:cs="Arial"/>
        </w:rPr>
        <w:t>5.</w:t>
      </w:r>
      <w:r w:rsidR="009F0C9D">
        <w:rPr>
          <w:rFonts w:cs="Arial"/>
        </w:rPr>
        <w:t>1</w:t>
      </w:r>
      <w:r w:rsidRPr="00A20126">
        <w:rPr>
          <w:rFonts w:cs="Arial"/>
        </w:rPr>
        <w:t>.2.2-1: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AC4AB0" w14:paraId="1178D655" w14:textId="77777777" w:rsidTr="00F13F81">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3A4E160" w14:textId="77777777" w:rsidR="00AC4AB0" w:rsidRDefault="00AC4AB0" w:rsidP="00F13F81">
            <w:pPr>
              <w:pStyle w:val="TAH"/>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766E556" w14:textId="77777777" w:rsidR="00AC4AB0" w:rsidRDefault="00AC4AB0" w:rsidP="00F13F81">
            <w:pPr>
              <w:pStyle w:val="TAH"/>
            </w:pPr>
            <w:r>
              <w:t>Source of IMD</w:t>
            </w:r>
          </w:p>
        </w:tc>
      </w:tr>
      <w:tr w:rsidR="00AC4AB0" w14:paraId="261DA981" w14:textId="77777777" w:rsidTr="00F13F81">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63C3364C" w14:textId="77777777" w:rsidR="00AC4AB0" w:rsidRDefault="00AC4AB0" w:rsidP="00F13F81">
            <w:pPr>
              <w:pStyle w:val="TAH"/>
            </w:pPr>
            <w:r>
              <w:t xml:space="preserve">NR </w:t>
            </w:r>
            <w:r>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306DD05" w14:textId="77777777" w:rsidR="00AC4AB0" w:rsidRDefault="00AC4AB0" w:rsidP="00F13F81">
            <w:pPr>
              <w:pStyle w:val="TAH"/>
            </w:pPr>
            <w:r>
              <w:t>NR band</w:t>
            </w:r>
          </w:p>
        </w:tc>
        <w:tc>
          <w:tcPr>
            <w:tcW w:w="960" w:type="dxa"/>
            <w:tcBorders>
              <w:top w:val="single" w:sz="4" w:space="0" w:color="auto"/>
              <w:left w:val="single" w:sz="4" w:space="0" w:color="auto"/>
              <w:bottom w:val="single" w:sz="4" w:space="0" w:color="auto"/>
              <w:right w:val="single" w:sz="4" w:space="0" w:color="auto"/>
            </w:tcBorders>
          </w:tcPr>
          <w:p w14:paraId="4959F9BC" w14:textId="77777777" w:rsidR="00AC4AB0" w:rsidRDefault="00AC4AB0" w:rsidP="00F13F81">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1BCE70E0" w14:textId="77777777" w:rsidR="00AC4AB0" w:rsidRDefault="00AC4AB0" w:rsidP="00F13F81">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59CCF11A" w14:textId="77777777" w:rsidR="00AC4AB0" w:rsidRDefault="00AC4AB0" w:rsidP="00F13F81">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264A6756" w14:textId="77777777" w:rsidR="00AC4AB0" w:rsidRDefault="00AC4AB0" w:rsidP="00F13F81">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0F6B0F82" w14:textId="77777777" w:rsidR="00AC4AB0" w:rsidRDefault="00AC4AB0" w:rsidP="00F13F81">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193EA9B9" w14:textId="77777777" w:rsidR="00AC4AB0" w:rsidRDefault="00AC4AB0" w:rsidP="00F13F81">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1401DA3A" w14:textId="77777777" w:rsidR="00AC4AB0" w:rsidRDefault="00AC4AB0" w:rsidP="00F13F81">
            <w:pPr>
              <w:pStyle w:val="TAH"/>
            </w:pPr>
          </w:p>
        </w:tc>
      </w:tr>
      <w:tr w:rsidR="00AC4AB0" w14:paraId="498BE4D0" w14:textId="77777777" w:rsidTr="00F13F81">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AFC89CF" w14:textId="77777777" w:rsidR="00AC4AB0" w:rsidRDefault="00AC4AB0" w:rsidP="00F13F81">
            <w:pPr>
              <w:pStyle w:val="TAC"/>
              <w:rPr>
                <w:lang w:eastAsia="zh-CN"/>
              </w:rPr>
            </w:pPr>
            <w:r>
              <w:rPr>
                <w:color w:val="000000"/>
                <w:lang w:eastAsia="zh-CN"/>
              </w:rPr>
              <w:t>CA_n1-n41-n79</w:t>
            </w:r>
          </w:p>
        </w:tc>
        <w:tc>
          <w:tcPr>
            <w:tcW w:w="1146" w:type="dxa"/>
            <w:tcBorders>
              <w:top w:val="single" w:sz="4" w:space="0" w:color="auto"/>
              <w:left w:val="single" w:sz="4" w:space="0" w:color="auto"/>
              <w:right w:val="single" w:sz="4" w:space="0" w:color="auto"/>
            </w:tcBorders>
            <w:vAlign w:val="center"/>
          </w:tcPr>
          <w:p w14:paraId="253FC323" w14:textId="77777777" w:rsidR="00AC4AB0" w:rsidRDefault="00AC4AB0" w:rsidP="00F13F81">
            <w:pPr>
              <w:pStyle w:val="TAC"/>
              <w:rPr>
                <w:lang w:eastAsia="zh-CN"/>
              </w:rPr>
            </w:pPr>
            <w:r>
              <w:rPr>
                <w:color w:val="000000"/>
              </w:rPr>
              <w:t>n1</w:t>
            </w:r>
          </w:p>
        </w:tc>
        <w:tc>
          <w:tcPr>
            <w:tcW w:w="960" w:type="dxa"/>
            <w:tcBorders>
              <w:top w:val="single" w:sz="4" w:space="0" w:color="auto"/>
              <w:left w:val="single" w:sz="4" w:space="0" w:color="auto"/>
              <w:right w:val="single" w:sz="4" w:space="0" w:color="auto"/>
            </w:tcBorders>
          </w:tcPr>
          <w:p w14:paraId="1A2DCFA3" w14:textId="77777777" w:rsidR="00AC4AB0" w:rsidRDefault="00AC4AB0" w:rsidP="00F13F81">
            <w:pPr>
              <w:pStyle w:val="TAC"/>
              <w:rPr>
                <w:lang w:eastAsia="zh-CN"/>
              </w:rPr>
            </w:pPr>
            <w:r>
              <w:t>1970</w:t>
            </w:r>
          </w:p>
        </w:tc>
        <w:tc>
          <w:tcPr>
            <w:tcW w:w="964" w:type="dxa"/>
            <w:tcBorders>
              <w:top w:val="single" w:sz="4" w:space="0" w:color="auto"/>
              <w:left w:val="single" w:sz="4" w:space="0" w:color="auto"/>
              <w:right w:val="single" w:sz="4" w:space="0" w:color="auto"/>
            </w:tcBorders>
          </w:tcPr>
          <w:p w14:paraId="6A836359" w14:textId="77777777" w:rsidR="00AC4AB0" w:rsidRDefault="00AC4AB0" w:rsidP="00F13F81">
            <w:pPr>
              <w:pStyle w:val="TAC"/>
              <w:rPr>
                <w:lang w:eastAsia="zh-CN"/>
              </w:rPr>
            </w:pPr>
            <w:r>
              <w:rPr>
                <w:rFonts w:eastAsia="Malgun Gothic"/>
                <w:lang w:eastAsia="ko-KR"/>
              </w:rPr>
              <w:t>5</w:t>
            </w:r>
          </w:p>
        </w:tc>
        <w:tc>
          <w:tcPr>
            <w:tcW w:w="960" w:type="dxa"/>
            <w:tcBorders>
              <w:top w:val="single" w:sz="4" w:space="0" w:color="auto"/>
              <w:left w:val="single" w:sz="4" w:space="0" w:color="auto"/>
              <w:right w:val="single" w:sz="4" w:space="0" w:color="auto"/>
            </w:tcBorders>
          </w:tcPr>
          <w:p w14:paraId="4D8743F1" w14:textId="77777777" w:rsidR="00AC4AB0" w:rsidRDefault="00AC4AB0" w:rsidP="00F13F81">
            <w:pPr>
              <w:pStyle w:val="TAC"/>
              <w:rPr>
                <w:lang w:eastAsia="zh-CN"/>
              </w:rPr>
            </w:pPr>
            <w:r>
              <w:rPr>
                <w:rFonts w:eastAsia="Malgun Gothic"/>
                <w:lang w:eastAsia="ko-KR"/>
              </w:rPr>
              <w:t>25</w:t>
            </w:r>
          </w:p>
        </w:tc>
        <w:tc>
          <w:tcPr>
            <w:tcW w:w="960" w:type="dxa"/>
            <w:tcBorders>
              <w:top w:val="single" w:sz="4" w:space="0" w:color="auto"/>
              <w:left w:val="single" w:sz="4" w:space="0" w:color="auto"/>
              <w:right w:val="single" w:sz="4" w:space="0" w:color="auto"/>
            </w:tcBorders>
          </w:tcPr>
          <w:p w14:paraId="594662FE" w14:textId="77777777" w:rsidR="00AC4AB0" w:rsidRDefault="00AC4AB0" w:rsidP="00F13F81">
            <w:pPr>
              <w:pStyle w:val="TAC"/>
              <w:rPr>
                <w:lang w:eastAsia="zh-CN"/>
              </w:rPr>
            </w:pPr>
            <w:r>
              <w:t>2160</w:t>
            </w:r>
          </w:p>
        </w:tc>
        <w:tc>
          <w:tcPr>
            <w:tcW w:w="977" w:type="dxa"/>
            <w:tcBorders>
              <w:top w:val="single" w:sz="4" w:space="0" w:color="auto"/>
              <w:left w:val="single" w:sz="4" w:space="0" w:color="auto"/>
              <w:bottom w:val="single" w:sz="4" w:space="0" w:color="auto"/>
              <w:right w:val="single" w:sz="4" w:space="0" w:color="auto"/>
            </w:tcBorders>
          </w:tcPr>
          <w:p w14:paraId="7C50A06F" w14:textId="77777777" w:rsidR="00AC4AB0" w:rsidRDefault="00AC4AB0" w:rsidP="00F13F81">
            <w:pPr>
              <w:pStyle w:val="TAC"/>
              <w:rPr>
                <w:lang w:eastAsia="zh-CN"/>
              </w:rPr>
            </w:pPr>
            <w:r>
              <w:t>N/A</w:t>
            </w:r>
          </w:p>
        </w:tc>
        <w:tc>
          <w:tcPr>
            <w:tcW w:w="828" w:type="dxa"/>
            <w:tcBorders>
              <w:top w:val="single" w:sz="4" w:space="0" w:color="auto"/>
              <w:left w:val="single" w:sz="4" w:space="0" w:color="auto"/>
              <w:right w:val="single" w:sz="4" w:space="0" w:color="auto"/>
            </w:tcBorders>
            <w:vAlign w:val="center"/>
          </w:tcPr>
          <w:p w14:paraId="3C27AD53" w14:textId="77777777" w:rsidR="00AC4AB0" w:rsidRDefault="00AC4AB0" w:rsidP="00F13F81">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59310B50" w14:textId="77777777" w:rsidR="00AC4AB0" w:rsidRDefault="00AC4AB0" w:rsidP="00F13F81">
            <w:pPr>
              <w:pStyle w:val="TAC"/>
              <w:rPr>
                <w:lang w:eastAsia="zh-CN"/>
              </w:rPr>
            </w:pPr>
            <w:r>
              <w:t>N/A</w:t>
            </w:r>
          </w:p>
        </w:tc>
      </w:tr>
      <w:tr w:rsidR="00AC4AB0" w14:paraId="6807A360" w14:textId="77777777" w:rsidTr="00F13F8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6D5D6DB" w14:textId="77777777" w:rsidR="00AC4AB0" w:rsidRDefault="00AC4AB0" w:rsidP="00F13F81">
            <w:pPr>
              <w:pStyle w:val="TAC"/>
              <w:rPr>
                <w:lang w:eastAsia="zh-CN"/>
              </w:rPr>
            </w:pPr>
          </w:p>
        </w:tc>
        <w:tc>
          <w:tcPr>
            <w:tcW w:w="1146" w:type="dxa"/>
            <w:tcBorders>
              <w:top w:val="single" w:sz="4" w:space="0" w:color="auto"/>
              <w:left w:val="single" w:sz="4" w:space="0" w:color="auto"/>
              <w:right w:val="single" w:sz="4" w:space="0" w:color="auto"/>
            </w:tcBorders>
            <w:vAlign w:val="center"/>
          </w:tcPr>
          <w:p w14:paraId="24A05A7D" w14:textId="77777777" w:rsidR="00AC4AB0" w:rsidRDefault="00AC4AB0" w:rsidP="00F13F81">
            <w:pPr>
              <w:pStyle w:val="TAC"/>
              <w:rPr>
                <w:lang w:eastAsia="zh-CN"/>
              </w:rPr>
            </w:pPr>
            <w:r>
              <w:rPr>
                <w:color w:val="000000"/>
                <w:lang w:eastAsia="zh-CN"/>
              </w:rPr>
              <w:t>n41</w:t>
            </w:r>
          </w:p>
        </w:tc>
        <w:tc>
          <w:tcPr>
            <w:tcW w:w="960" w:type="dxa"/>
            <w:tcBorders>
              <w:top w:val="single" w:sz="4" w:space="0" w:color="auto"/>
              <w:left w:val="single" w:sz="4" w:space="0" w:color="auto"/>
              <w:right w:val="single" w:sz="4" w:space="0" w:color="auto"/>
            </w:tcBorders>
          </w:tcPr>
          <w:p w14:paraId="36BC3977" w14:textId="77777777" w:rsidR="00AC4AB0" w:rsidRDefault="00AC4AB0" w:rsidP="00F13F81">
            <w:pPr>
              <w:pStyle w:val="TAC"/>
              <w:rPr>
                <w:lang w:eastAsia="zh-CN"/>
              </w:rPr>
            </w:pPr>
            <w:r>
              <w:t>2530</w:t>
            </w:r>
          </w:p>
        </w:tc>
        <w:tc>
          <w:tcPr>
            <w:tcW w:w="964" w:type="dxa"/>
            <w:tcBorders>
              <w:top w:val="single" w:sz="4" w:space="0" w:color="auto"/>
              <w:left w:val="single" w:sz="4" w:space="0" w:color="auto"/>
              <w:right w:val="single" w:sz="4" w:space="0" w:color="auto"/>
            </w:tcBorders>
          </w:tcPr>
          <w:p w14:paraId="6DF54BB7" w14:textId="77777777" w:rsidR="00AC4AB0" w:rsidRDefault="00AC4AB0" w:rsidP="00F13F81">
            <w:pPr>
              <w:pStyle w:val="TAC"/>
              <w:rPr>
                <w:lang w:eastAsia="zh-CN"/>
              </w:rPr>
            </w:pPr>
            <w:r>
              <w:rPr>
                <w:rFonts w:eastAsia="Malgun Gothic"/>
                <w:lang w:eastAsia="ko-KR"/>
              </w:rPr>
              <w:t>10</w:t>
            </w:r>
          </w:p>
        </w:tc>
        <w:tc>
          <w:tcPr>
            <w:tcW w:w="960" w:type="dxa"/>
            <w:tcBorders>
              <w:top w:val="single" w:sz="4" w:space="0" w:color="auto"/>
              <w:left w:val="single" w:sz="4" w:space="0" w:color="auto"/>
              <w:right w:val="single" w:sz="4" w:space="0" w:color="auto"/>
            </w:tcBorders>
          </w:tcPr>
          <w:p w14:paraId="7666A23D" w14:textId="77777777" w:rsidR="00AC4AB0" w:rsidRDefault="00AC4AB0" w:rsidP="00F13F81">
            <w:pPr>
              <w:pStyle w:val="TAC"/>
              <w:rPr>
                <w:lang w:eastAsia="zh-CN"/>
              </w:rPr>
            </w:pPr>
            <w:r>
              <w:rPr>
                <w:rFonts w:eastAsia="Malgun Gothic"/>
                <w:lang w:eastAsia="ko-KR"/>
              </w:rPr>
              <w:t>50</w:t>
            </w:r>
          </w:p>
        </w:tc>
        <w:tc>
          <w:tcPr>
            <w:tcW w:w="960" w:type="dxa"/>
            <w:tcBorders>
              <w:top w:val="single" w:sz="4" w:space="0" w:color="auto"/>
              <w:left w:val="single" w:sz="4" w:space="0" w:color="auto"/>
              <w:right w:val="single" w:sz="4" w:space="0" w:color="auto"/>
            </w:tcBorders>
          </w:tcPr>
          <w:p w14:paraId="5A6AFA9D" w14:textId="77777777" w:rsidR="00AC4AB0" w:rsidRDefault="00AC4AB0" w:rsidP="00F13F81">
            <w:pPr>
              <w:pStyle w:val="TAC"/>
              <w:rPr>
                <w:lang w:eastAsia="zh-CN"/>
              </w:rPr>
            </w:pPr>
            <w:r>
              <w:t>2530</w:t>
            </w:r>
          </w:p>
        </w:tc>
        <w:tc>
          <w:tcPr>
            <w:tcW w:w="977" w:type="dxa"/>
            <w:tcBorders>
              <w:top w:val="single" w:sz="4" w:space="0" w:color="auto"/>
              <w:left w:val="single" w:sz="4" w:space="0" w:color="auto"/>
              <w:bottom w:val="single" w:sz="4" w:space="0" w:color="auto"/>
              <w:right w:val="single" w:sz="4" w:space="0" w:color="auto"/>
            </w:tcBorders>
          </w:tcPr>
          <w:p w14:paraId="551D4DFF" w14:textId="77777777" w:rsidR="00AC4AB0" w:rsidRDefault="00AC4AB0" w:rsidP="00F13F81">
            <w:pPr>
              <w:pStyle w:val="TAC"/>
              <w:rPr>
                <w:lang w:eastAsia="zh-CN"/>
              </w:rPr>
            </w:pPr>
            <w:r>
              <w:t>N/A</w:t>
            </w:r>
          </w:p>
        </w:tc>
        <w:tc>
          <w:tcPr>
            <w:tcW w:w="828" w:type="dxa"/>
            <w:tcBorders>
              <w:top w:val="single" w:sz="4" w:space="0" w:color="auto"/>
              <w:left w:val="single" w:sz="4" w:space="0" w:color="auto"/>
              <w:right w:val="single" w:sz="4" w:space="0" w:color="auto"/>
            </w:tcBorders>
            <w:vAlign w:val="center"/>
          </w:tcPr>
          <w:p w14:paraId="60461E3B" w14:textId="77777777" w:rsidR="00AC4AB0" w:rsidRDefault="00AC4AB0" w:rsidP="00F13F81">
            <w:pPr>
              <w:pStyle w:val="TAC"/>
              <w:rPr>
                <w:lang w:eastAsia="zh-CN"/>
              </w:rPr>
            </w:pPr>
            <w:r>
              <w:rPr>
                <w:color w:val="000000"/>
                <w:lang w:eastAsia="zh-CN"/>
              </w:rPr>
              <w:t>TDD</w:t>
            </w:r>
          </w:p>
        </w:tc>
        <w:tc>
          <w:tcPr>
            <w:tcW w:w="1057" w:type="dxa"/>
            <w:tcBorders>
              <w:top w:val="single" w:sz="4" w:space="0" w:color="auto"/>
              <w:left w:val="single" w:sz="4" w:space="0" w:color="auto"/>
              <w:right w:val="single" w:sz="4" w:space="0" w:color="auto"/>
            </w:tcBorders>
          </w:tcPr>
          <w:p w14:paraId="7D029B2A" w14:textId="77777777" w:rsidR="00AC4AB0" w:rsidRDefault="00AC4AB0" w:rsidP="00F13F81">
            <w:pPr>
              <w:pStyle w:val="TAC"/>
              <w:rPr>
                <w:lang w:eastAsia="zh-CN"/>
              </w:rPr>
            </w:pPr>
            <w:r>
              <w:t>N/A</w:t>
            </w:r>
          </w:p>
        </w:tc>
      </w:tr>
      <w:tr w:rsidR="00AC4AB0" w14:paraId="27A733DB" w14:textId="77777777" w:rsidTr="00F13F8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13834E" w14:textId="77777777" w:rsidR="00AC4AB0" w:rsidRDefault="00AC4AB0" w:rsidP="00F13F81">
            <w:pPr>
              <w:pStyle w:val="TAC"/>
              <w:rPr>
                <w:lang w:eastAsia="zh-CN"/>
              </w:rPr>
            </w:pPr>
          </w:p>
        </w:tc>
        <w:tc>
          <w:tcPr>
            <w:tcW w:w="1146" w:type="dxa"/>
            <w:tcBorders>
              <w:top w:val="single" w:sz="4" w:space="0" w:color="auto"/>
              <w:left w:val="single" w:sz="4" w:space="0" w:color="auto"/>
              <w:right w:val="single" w:sz="4" w:space="0" w:color="auto"/>
            </w:tcBorders>
            <w:vAlign w:val="center"/>
          </w:tcPr>
          <w:p w14:paraId="6FA0EA40" w14:textId="77777777" w:rsidR="00AC4AB0" w:rsidRDefault="00AC4AB0" w:rsidP="00F13F81">
            <w:pPr>
              <w:pStyle w:val="TAC"/>
              <w:rPr>
                <w:lang w:eastAsia="zh-CN"/>
              </w:rPr>
            </w:pPr>
            <w:r>
              <w:rPr>
                <w:color w:val="000000"/>
              </w:rPr>
              <w:t>n79</w:t>
            </w:r>
          </w:p>
        </w:tc>
        <w:tc>
          <w:tcPr>
            <w:tcW w:w="960" w:type="dxa"/>
            <w:tcBorders>
              <w:top w:val="single" w:sz="4" w:space="0" w:color="auto"/>
              <w:left w:val="single" w:sz="4" w:space="0" w:color="auto"/>
              <w:right w:val="single" w:sz="4" w:space="0" w:color="auto"/>
            </w:tcBorders>
          </w:tcPr>
          <w:p w14:paraId="0B478BD2" w14:textId="77777777" w:rsidR="00AC4AB0" w:rsidRDefault="00AC4AB0" w:rsidP="00F13F81">
            <w:pPr>
              <w:pStyle w:val="TAC"/>
              <w:rPr>
                <w:lang w:eastAsia="zh-CN"/>
              </w:rPr>
            </w:pPr>
            <w:r>
              <w:t>4500</w:t>
            </w:r>
          </w:p>
        </w:tc>
        <w:tc>
          <w:tcPr>
            <w:tcW w:w="964" w:type="dxa"/>
            <w:tcBorders>
              <w:top w:val="single" w:sz="4" w:space="0" w:color="auto"/>
              <w:left w:val="single" w:sz="4" w:space="0" w:color="auto"/>
              <w:right w:val="single" w:sz="4" w:space="0" w:color="auto"/>
            </w:tcBorders>
          </w:tcPr>
          <w:p w14:paraId="52CBA06D" w14:textId="77777777" w:rsidR="00AC4AB0" w:rsidRDefault="00AC4AB0" w:rsidP="00F13F81">
            <w:pPr>
              <w:pStyle w:val="TAC"/>
              <w:rPr>
                <w:lang w:eastAsia="zh-CN"/>
              </w:rPr>
            </w:pPr>
            <w:r>
              <w:rPr>
                <w:rFonts w:eastAsia="Malgun Gothic"/>
                <w:lang w:eastAsia="ko-KR"/>
              </w:rPr>
              <w:t>40</w:t>
            </w:r>
          </w:p>
        </w:tc>
        <w:tc>
          <w:tcPr>
            <w:tcW w:w="960" w:type="dxa"/>
            <w:tcBorders>
              <w:top w:val="single" w:sz="4" w:space="0" w:color="auto"/>
              <w:left w:val="single" w:sz="4" w:space="0" w:color="auto"/>
              <w:right w:val="single" w:sz="4" w:space="0" w:color="auto"/>
            </w:tcBorders>
          </w:tcPr>
          <w:p w14:paraId="68D644B8" w14:textId="77777777" w:rsidR="00AC4AB0" w:rsidRDefault="00AC4AB0" w:rsidP="00F13F81">
            <w:pPr>
              <w:pStyle w:val="TAC"/>
              <w:rPr>
                <w:lang w:eastAsia="zh-CN"/>
              </w:rPr>
            </w:pPr>
            <w:r>
              <w:rPr>
                <w:rFonts w:eastAsia="Malgun Gothic"/>
                <w:lang w:eastAsia="ko-KR"/>
              </w:rPr>
              <w:t>216</w:t>
            </w:r>
          </w:p>
        </w:tc>
        <w:tc>
          <w:tcPr>
            <w:tcW w:w="960" w:type="dxa"/>
            <w:tcBorders>
              <w:top w:val="single" w:sz="4" w:space="0" w:color="auto"/>
              <w:left w:val="single" w:sz="4" w:space="0" w:color="auto"/>
              <w:right w:val="single" w:sz="4" w:space="0" w:color="auto"/>
            </w:tcBorders>
          </w:tcPr>
          <w:p w14:paraId="7F173FD9" w14:textId="77777777" w:rsidR="00AC4AB0" w:rsidRDefault="00AC4AB0" w:rsidP="00F13F81">
            <w:pPr>
              <w:pStyle w:val="TAC"/>
              <w:rPr>
                <w:lang w:eastAsia="zh-CN"/>
              </w:rPr>
            </w:pPr>
            <w:r>
              <w:t>4500</w:t>
            </w:r>
          </w:p>
        </w:tc>
        <w:tc>
          <w:tcPr>
            <w:tcW w:w="977" w:type="dxa"/>
            <w:tcBorders>
              <w:top w:val="single" w:sz="4" w:space="0" w:color="auto"/>
              <w:left w:val="single" w:sz="4" w:space="0" w:color="auto"/>
              <w:bottom w:val="single" w:sz="4" w:space="0" w:color="auto"/>
              <w:right w:val="single" w:sz="4" w:space="0" w:color="auto"/>
            </w:tcBorders>
          </w:tcPr>
          <w:p w14:paraId="39F97572" w14:textId="77777777" w:rsidR="00AC4AB0" w:rsidRDefault="00AC4AB0" w:rsidP="00F13F81">
            <w:pPr>
              <w:pStyle w:val="TAC"/>
              <w:rPr>
                <w:lang w:eastAsia="zh-CN"/>
              </w:rPr>
            </w:pPr>
            <w:r>
              <w:rPr>
                <w:rFonts w:eastAsia="Malgun Gothic"/>
                <w:lang w:eastAsia="ko-KR"/>
              </w:rPr>
              <w:t>19.0</w:t>
            </w:r>
          </w:p>
        </w:tc>
        <w:tc>
          <w:tcPr>
            <w:tcW w:w="828" w:type="dxa"/>
            <w:tcBorders>
              <w:top w:val="single" w:sz="4" w:space="0" w:color="auto"/>
              <w:left w:val="single" w:sz="4" w:space="0" w:color="auto"/>
              <w:right w:val="single" w:sz="4" w:space="0" w:color="auto"/>
            </w:tcBorders>
            <w:vAlign w:val="center"/>
          </w:tcPr>
          <w:p w14:paraId="321B7BF1" w14:textId="77777777" w:rsidR="00AC4AB0" w:rsidRDefault="00AC4AB0" w:rsidP="00F13F81">
            <w:pPr>
              <w:pStyle w:val="TAC"/>
              <w:rPr>
                <w:lang w:eastAsia="zh-CN"/>
              </w:rPr>
            </w:pPr>
            <w:r>
              <w:rPr>
                <w:color w:val="000000"/>
                <w:lang w:eastAsia="zh-CN"/>
              </w:rPr>
              <w:t>TDD</w:t>
            </w:r>
          </w:p>
        </w:tc>
        <w:tc>
          <w:tcPr>
            <w:tcW w:w="1057" w:type="dxa"/>
            <w:tcBorders>
              <w:top w:val="single" w:sz="4" w:space="0" w:color="auto"/>
              <w:left w:val="single" w:sz="4" w:space="0" w:color="auto"/>
              <w:right w:val="single" w:sz="4" w:space="0" w:color="auto"/>
            </w:tcBorders>
          </w:tcPr>
          <w:p w14:paraId="636EAB1C" w14:textId="77777777" w:rsidR="00AC4AB0" w:rsidRDefault="00AC4AB0" w:rsidP="00F13F81">
            <w:pPr>
              <w:pStyle w:val="TAC"/>
              <w:rPr>
                <w:lang w:eastAsia="zh-CN"/>
              </w:rPr>
            </w:pPr>
            <w:r>
              <w:t>IMD2</w:t>
            </w:r>
            <w:r>
              <w:rPr>
                <w:vertAlign w:val="superscript"/>
              </w:rPr>
              <w:t>1</w:t>
            </w:r>
          </w:p>
        </w:tc>
      </w:tr>
      <w:tr w:rsidR="00AC4AB0" w14:paraId="0E7ACECC" w14:textId="77777777" w:rsidTr="00F13F8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47D1480" w14:textId="77777777" w:rsidR="00AC4AB0" w:rsidRDefault="00AC4AB0" w:rsidP="00F13F8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885853" w14:textId="77777777" w:rsidR="00AC4AB0" w:rsidRDefault="00AC4AB0" w:rsidP="00F13F81">
            <w:pPr>
              <w:pStyle w:val="TAC"/>
              <w:rPr>
                <w:color w:val="000000"/>
              </w:rPr>
            </w:pPr>
            <w:r>
              <w:rPr>
                <w:color w:val="000000"/>
              </w:rPr>
              <w:t>n1</w:t>
            </w:r>
          </w:p>
        </w:tc>
        <w:tc>
          <w:tcPr>
            <w:tcW w:w="960" w:type="dxa"/>
            <w:tcBorders>
              <w:top w:val="single" w:sz="4" w:space="0" w:color="auto"/>
              <w:left w:val="single" w:sz="4" w:space="0" w:color="auto"/>
              <w:bottom w:val="single" w:sz="4" w:space="0" w:color="auto"/>
              <w:right w:val="single" w:sz="4" w:space="0" w:color="auto"/>
            </w:tcBorders>
          </w:tcPr>
          <w:p w14:paraId="52B16296" w14:textId="77777777" w:rsidR="00AC4AB0" w:rsidRDefault="00AC4AB0" w:rsidP="00F13F81">
            <w:pPr>
              <w:pStyle w:val="TAC"/>
              <w:rPr>
                <w:lang w:eastAsia="zh-CN"/>
              </w:rPr>
            </w:pPr>
            <w:r>
              <w:rPr>
                <w:rFonts w:eastAsia="Malgun Gothic"/>
                <w:lang w:eastAsia="ko-KR"/>
              </w:rPr>
              <w:t>1970</w:t>
            </w:r>
          </w:p>
        </w:tc>
        <w:tc>
          <w:tcPr>
            <w:tcW w:w="964" w:type="dxa"/>
            <w:tcBorders>
              <w:top w:val="single" w:sz="4" w:space="0" w:color="auto"/>
              <w:left w:val="single" w:sz="4" w:space="0" w:color="auto"/>
              <w:bottom w:val="single" w:sz="4" w:space="0" w:color="auto"/>
              <w:right w:val="single" w:sz="4" w:space="0" w:color="auto"/>
            </w:tcBorders>
          </w:tcPr>
          <w:p w14:paraId="7A1FE6AF" w14:textId="77777777" w:rsidR="00AC4AB0" w:rsidRDefault="00AC4AB0" w:rsidP="00F13F81">
            <w:pPr>
              <w:pStyle w:val="TAC"/>
              <w:rPr>
                <w:lang w:eastAsia="zh-CN"/>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34E1D1BE" w14:textId="77777777" w:rsidR="00AC4AB0" w:rsidRDefault="00AC4AB0" w:rsidP="00F13F81">
            <w:pPr>
              <w:pStyle w:val="TAC"/>
              <w:rPr>
                <w:lang w:eastAsia="zh-CN"/>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6383DC3" w14:textId="77777777" w:rsidR="00AC4AB0" w:rsidRDefault="00AC4AB0" w:rsidP="00F13F81">
            <w:pPr>
              <w:pStyle w:val="TAC"/>
              <w:rPr>
                <w:lang w:eastAsia="zh-CN"/>
              </w:rPr>
            </w:pPr>
            <w:r>
              <w:rPr>
                <w:rFonts w:eastAsia="Malgun Gothic"/>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46A65694" w14:textId="77777777" w:rsidR="00AC4AB0" w:rsidRDefault="00AC4AB0" w:rsidP="00F13F81">
            <w:pPr>
              <w:pStyle w:val="TAC"/>
              <w:rPr>
                <w:lang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76544574" w14:textId="77777777" w:rsidR="00AC4AB0" w:rsidRDefault="00AC4AB0" w:rsidP="00F13F81">
            <w:pPr>
              <w:pStyle w:val="TAC"/>
              <w:rPr>
                <w:color w:val="000000"/>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9F95D3E" w14:textId="77777777" w:rsidR="00AC4AB0" w:rsidRDefault="00AC4AB0" w:rsidP="00F13F81">
            <w:pPr>
              <w:pStyle w:val="TAC"/>
            </w:pPr>
            <w:r>
              <w:t>N/A</w:t>
            </w:r>
          </w:p>
        </w:tc>
      </w:tr>
      <w:tr w:rsidR="00AC4AB0" w14:paraId="6CC2F258" w14:textId="77777777" w:rsidTr="00F13F8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85C0F3A" w14:textId="77777777" w:rsidR="00AC4AB0" w:rsidRDefault="00AC4AB0" w:rsidP="00F13F8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C0D081" w14:textId="77777777" w:rsidR="00AC4AB0" w:rsidRDefault="00AC4AB0" w:rsidP="00F13F81">
            <w:pPr>
              <w:pStyle w:val="TAC"/>
              <w:rPr>
                <w:color w:val="000000"/>
              </w:rPr>
            </w:pPr>
            <w:r>
              <w:rPr>
                <w:color w:val="000000"/>
                <w:lang w:eastAsia="zh-CN"/>
              </w:rPr>
              <w:t>n79</w:t>
            </w:r>
          </w:p>
        </w:tc>
        <w:tc>
          <w:tcPr>
            <w:tcW w:w="960" w:type="dxa"/>
            <w:tcBorders>
              <w:top w:val="single" w:sz="4" w:space="0" w:color="auto"/>
              <w:left w:val="single" w:sz="4" w:space="0" w:color="auto"/>
              <w:bottom w:val="single" w:sz="4" w:space="0" w:color="auto"/>
              <w:right w:val="single" w:sz="4" w:space="0" w:color="auto"/>
            </w:tcBorders>
          </w:tcPr>
          <w:p w14:paraId="660BB3B0" w14:textId="77777777" w:rsidR="00AC4AB0" w:rsidRDefault="00AC4AB0" w:rsidP="00F13F81">
            <w:pPr>
              <w:pStyle w:val="TAC"/>
              <w:rPr>
                <w:lang w:eastAsia="zh-CN"/>
              </w:rPr>
            </w:pPr>
            <w:r>
              <w:rPr>
                <w:rFonts w:eastAsia="Malgun Gothic"/>
                <w:lang w:eastAsia="ko-KR"/>
              </w:rPr>
              <w:t>4500</w:t>
            </w:r>
          </w:p>
        </w:tc>
        <w:tc>
          <w:tcPr>
            <w:tcW w:w="964" w:type="dxa"/>
            <w:tcBorders>
              <w:top w:val="single" w:sz="4" w:space="0" w:color="auto"/>
              <w:left w:val="single" w:sz="4" w:space="0" w:color="auto"/>
              <w:bottom w:val="single" w:sz="4" w:space="0" w:color="auto"/>
              <w:right w:val="single" w:sz="4" w:space="0" w:color="auto"/>
            </w:tcBorders>
          </w:tcPr>
          <w:p w14:paraId="69F94412" w14:textId="77777777" w:rsidR="00AC4AB0" w:rsidRDefault="00AC4AB0" w:rsidP="00F13F81">
            <w:pPr>
              <w:pStyle w:val="TAC"/>
              <w:rPr>
                <w:lang w:eastAsia="zh-CN"/>
              </w:rPr>
            </w:pPr>
            <w:r>
              <w:rPr>
                <w:rFonts w:eastAsia="Malgun Gothic"/>
                <w:lang w:eastAsia="ko-KR"/>
              </w:rPr>
              <w:t>40</w:t>
            </w:r>
          </w:p>
        </w:tc>
        <w:tc>
          <w:tcPr>
            <w:tcW w:w="960" w:type="dxa"/>
            <w:tcBorders>
              <w:top w:val="single" w:sz="4" w:space="0" w:color="auto"/>
              <w:left w:val="single" w:sz="4" w:space="0" w:color="auto"/>
              <w:bottom w:val="single" w:sz="4" w:space="0" w:color="auto"/>
              <w:right w:val="single" w:sz="4" w:space="0" w:color="auto"/>
            </w:tcBorders>
          </w:tcPr>
          <w:p w14:paraId="1AB55E47" w14:textId="77777777" w:rsidR="00AC4AB0" w:rsidRDefault="00AC4AB0" w:rsidP="00F13F81">
            <w:pPr>
              <w:pStyle w:val="TAC"/>
              <w:rPr>
                <w:lang w:eastAsia="zh-CN"/>
              </w:rPr>
            </w:pPr>
            <w:r>
              <w:rPr>
                <w:rFonts w:eastAsia="Malgun Gothic"/>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3AEE874F" w14:textId="77777777" w:rsidR="00AC4AB0" w:rsidRDefault="00AC4AB0" w:rsidP="00F13F81">
            <w:pPr>
              <w:pStyle w:val="TAC"/>
              <w:rPr>
                <w:lang w:eastAsia="zh-CN"/>
              </w:rPr>
            </w:pPr>
            <w:r>
              <w:rPr>
                <w:rFonts w:eastAsia="Malgun Gothic"/>
                <w:lang w:eastAsia="ko-KR"/>
              </w:rPr>
              <w:t>4500</w:t>
            </w:r>
          </w:p>
        </w:tc>
        <w:tc>
          <w:tcPr>
            <w:tcW w:w="977" w:type="dxa"/>
            <w:tcBorders>
              <w:top w:val="single" w:sz="4" w:space="0" w:color="auto"/>
              <w:left w:val="single" w:sz="4" w:space="0" w:color="auto"/>
              <w:bottom w:val="single" w:sz="4" w:space="0" w:color="auto"/>
              <w:right w:val="single" w:sz="4" w:space="0" w:color="auto"/>
            </w:tcBorders>
          </w:tcPr>
          <w:p w14:paraId="6BC9C068" w14:textId="77777777" w:rsidR="00AC4AB0" w:rsidRDefault="00AC4AB0" w:rsidP="00F13F81">
            <w:pPr>
              <w:pStyle w:val="TAC"/>
              <w:rPr>
                <w:lang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35E74666" w14:textId="77777777" w:rsidR="00AC4AB0" w:rsidRDefault="00AC4AB0" w:rsidP="00F13F81">
            <w:pPr>
              <w:pStyle w:val="TAC"/>
              <w:rPr>
                <w:color w:val="000000"/>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4849133" w14:textId="77777777" w:rsidR="00AC4AB0" w:rsidRDefault="00AC4AB0" w:rsidP="00F13F81">
            <w:pPr>
              <w:pStyle w:val="TAC"/>
            </w:pPr>
            <w:r>
              <w:t>N/A</w:t>
            </w:r>
          </w:p>
        </w:tc>
      </w:tr>
      <w:tr w:rsidR="00AC4AB0" w14:paraId="3D639E84" w14:textId="77777777" w:rsidTr="00F13F8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D8093E" w14:textId="77777777" w:rsidR="00AC4AB0" w:rsidRDefault="00AC4AB0" w:rsidP="00F13F8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E738F6" w14:textId="77777777" w:rsidR="00AC4AB0" w:rsidRDefault="00AC4AB0" w:rsidP="00F13F81">
            <w:pPr>
              <w:pStyle w:val="TAC"/>
              <w:rPr>
                <w:color w:val="000000"/>
              </w:rPr>
            </w:pPr>
            <w:r>
              <w:rPr>
                <w:color w:val="000000"/>
              </w:rPr>
              <w:t>n41</w:t>
            </w:r>
          </w:p>
        </w:tc>
        <w:tc>
          <w:tcPr>
            <w:tcW w:w="960" w:type="dxa"/>
            <w:tcBorders>
              <w:top w:val="single" w:sz="4" w:space="0" w:color="auto"/>
              <w:left w:val="single" w:sz="4" w:space="0" w:color="auto"/>
              <w:bottom w:val="single" w:sz="4" w:space="0" w:color="auto"/>
              <w:right w:val="single" w:sz="4" w:space="0" w:color="auto"/>
            </w:tcBorders>
          </w:tcPr>
          <w:p w14:paraId="4880FA00" w14:textId="77777777" w:rsidR="00AC4AB0" w:rsidRDefault="00AC4AB0" w:rsidP="00F13F81">
            <w:pPr>
              <w:pStyle w:val="TAC"/>
              <w:rPr>
                <w:lang w:eastAsia="zh-CN"/>
              </w:rPr>
            </w:pPr>
            <w:r>
              <w:rPr>
                <w:rFonts w:eastAsia="Malgun Gothic"/>
                <w:lang w:eastAsia="ko-KR"/>
              </w:rPr>
              <w:t>2530</w:t>
            </w:r>
          </w:p>
        </w:tc>
        <w:tc>
          <w:tcPr>
            <w:tcW w:w="964" w:type="dxa"/>
            <w:tcBorders>
              <w:top w:val="single" w:sz="4" w:space="0" w:color="auto"/>
              <w:left w:val="single" w:sz="4" w:space="0" w:color="auto"/>
              <w:bottom w:val="single" w:sz="4" w:space="0" w:color="auto"/>
              <w:right w:val="single" w:sz="4" w:space="0" w:color="auto"/>
            </w:tcBorders>
          </w:tcPr>
          <w:p w14:paraId="1703BA87" w14:textId="77777777" w:rsidR="00AC4AB0" w:rsidRDefault="00AC4AB0" w:rsidP="00F13F81">
            <w:pPr>
              <w:pStyle w:val="TAC"/>
              <w:rPr>
                <w:lang w:eastAsia="zh-CN"/>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5178F6F" w14:textId="77777777" w:rsidR="00AC4AB0" w:rsidRDefault="00AC4AB0" w:rsidP="00F13F81">
            <w:pPr>
              <w:pStyle w:val="TAC"/>
              <w:rPr>
                <w:lang w:eastAsia="zh-CN"/>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3E64640" w14:textId="77777777" w:rsidR="00AC4AB0" w:rsidRDefault="00AC4AB0" w:rsidP="00F13F81">
            <w:pPr>
              <w:pStyle w:val="TAC"/>
              <w:rPr>
                <w:lang w:eastAsia="zh-CN"/>
              </w:rPr>
            </w:pPr>
            <w:r>
              <w:rPr>
                <w:rFonts w:eastAsia="Malgun Gothic"/>
                <w:lang w:eastAsia="ko-KR"/>
              </w:rPr>
              <w:t>2530</w:t>
            </w:r>
          </w:p>
        </w:tc>
        <w:tc>
          <w:tcPr>
            <w:tcW w:w="977" w:type="dxa"/>
            <w:tcBorders>
              <w:top w:val="single" w:sz="4" w:space="0" w:color="auto"/>
              <w:left w:val="single" w:sz="4" w:space="0" w:color="auto"/>
              <w:bottom w:val="single" w:sz="4" w:space="0" w:color="auto"/>
              <w:right w:val="single" w:sz="4" w:space="0" w:color="auto"/>
            </w:tcBorders>
          </w:tcPr>
          <w:p w14:paraId="6421F68A" w14:textId="77777777" w:rsidR="00AC4AB0" w:rsidRDefault="00AC4AB0" w:rsidP="00F13F81">
            <w:pPr>
              <w:pStyle w:val="TAC"/>
              <w:rPr>
                <w:lang w:eastAsia="zh-CN"/>
              </w:rPr>
            </w:pPr>
            <w:r>
              <w:t>29.4</w:t>
            </w:r>
          </w:p>
        </w:tc>
        <w:tc>
          <w:tcPr>
            <w:tcW w:w="828" w:type="dxa"/>
            <w:tcBorders>
              <w:top w:val="single" w:sz="4" w:space="0" w:color="auto"/>
              <w:left w:val="single" w:sz="4" w:space="0" w:color="auto"/>
              <w:bottom w:val="single" w:sz="4" w:space="0" w:color="auto"/>
              <w:right w:val="single" w:sz="4" w:space="0" w:color="auto"/>
            </w:tcBorders>
            <w:vAlign w:val="center"/>
          </w:tcPr>
          <w:p w14:paraId="05FBFE8D" w14:textId="77777777" w:rsidR="00AC4AB0" w:rsidRDefault="00AC4AB0" w:rsidP="00F13F81">
            <w:pPr>
              <w:pStyle w:val="TAC"/>
              <w:rPr>
                <w:color w:val="000000"/>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F6128B6" w14:textId="77777777" w:rsidR="00AC4AB0" w:rsidRDefault="00AC4AB0" w:rsidP="00F13F81">
            <w:pPr>
              <w:pStyle w:val="TAC"/>
            </w:pPr>
            <w:r>
              <w:t>IMD2</w:t>
            </w:r>
            <w:r>
              <w:rPr>
                <w:vertAlign w:val="superscript"/>
              </w:rPr>
              <w:t>1</w:t>
            </w:r>
          </w:p>
        </w:tc>
      </w:tr>
      <w:tr w:rsidR="00AC4AB0" w14:paraId="2A4F4EBB" w14:textId="77777777" w:rsidTr="00F13F8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1C503F9" w14:textId="77777777" w:rsidR="00AC4AB0" w:rsidRDefault="00AC4AB0" w:rsidP="00F13F8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362F03" w14:textId="77777777" w:rsidR="00AC4AB0" w:rsidRDefault="00AC4AB0" w:rsidP="00F13F81">
            <w:pPr>
              <w:pStyle w:val="TAC"/>
              <w:rPr>
                <w:color w:val="000000"/>
              </w:rPr>
            </w:pPr>
            <w:r>
              <w:rPr>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tcPr>
          <w:p w14:paraId="2FB671D7" w14:textId="77777777" w:rsidR="00AC4AB0" w:rsidRDefault="00AC4AB0" w:rsidP="00F13F81">
            <w:pPr>
              <w:pStyle w:val="TAC"/>
              <w:rPr>
                <w:lang w:eastAsia="zh-CN"/>
              </w:rPr>
            </w:pPr>
            <w:r>
              <w:t>2530</w:t>
            </w:r>
          </w:p>
        </w:tc>
        <w:tc>
          <w:tcPr>
            <w:tcW w:w="964" w:type="dxa"/>
            <w:tcBorders>
              <w:top w:val="single" w:sz="4" w:space="0" w:color="auto"/>
              <w:left w:val="single" w:sz="4" w:space="0" w:color="auto"/>
              <w:bottom w:val="single" w:sz="4" w:space="0" w:color="auto"/>
              <w:right w:val="single" w:sz="4" w:space="0" w:color="auto"/>
            </w:tcBorders>
          </w:tcPr>
          <w:p w14:paraId="053A0061" w14:textId="77777777" w:rsidR="00AC4AB0" w:rsidRDefault="00AC4AB0" w:rsidP="00F13F81">
            <w:pPr>
              <w:pStyle w:val="TAC"/>
              <w:rPr>
                <w:lang w:eastAsia="zh-CN"/>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D2D305A" w14:textId="77777777" w:rsidR="00AC4AB0" w:rsidRDefault="00AC4AB0" w:rsidP="00F13F81">
            <w:pPr>
              <w:pStyle w:val="TAC"/>
              <w:rPr>
                <w:lang w:eastAsia="zh-CN"/>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9A4BF7D" w14:textId="77777777" w:rsidR="00AC4AB0" w:rsidRDefault="00AC4AB0" w:rsidP="00F13F81">
            <w:pPr>
              <w:pStyle w:val="TAC"/>
              <w:rPr>
                <w:lang w:eastAsia="zh-CN"/>
              </w:rPr>
            </w:pPr>
            <w:r>
              <w:t>2530</w:t>
            </w:r>
          </w:p>
        </w:tc>
        <w:tc>
          <w:tcPr>
            <w:tcW w:w="977" w:type="dxa"/>
            <w:tcBorders>
              <w:top w:val="single" w:sz="4" w:space="0" w:color="auto"/>
              <w:left w:val="single" w:sz="4" w:space="0" w:color="auto"/>
              <w:bottom w:val="single" w:sz="4" w:space="0" w:color="auto"/>
              <w:right w:val="single" w:sz="4" w:space="0" w:color="auto"/>
            </w:tcBorders>
          </w:tcPr>
          <w:p w14:paraId="70531398" w14:textId="77777777" w:rsidR="00AC4AB0" w:rsidRDefault="00AC4AB0" w:rsidP="00F13F81">
            <w:pPr>
              <w:pStyle w:val="TAC"/>
              <w:rPr>
                <w:lang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3E23B1B8" w14:textId="77777777" w:rsidR="00AC4AB0" w:rsidRDefault="00AC4AB0" w:rsidP="00F13F81">
            <w:pPr>
              <w:pStyle w:val="TAC"/>
              <w:rPr>
                <w:color w:val="000000"/>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A65B14A" w14:textId="77777777" w:rsidR="00AC4AB0" w:rsidRDefault="00AC4AB0" w:rsidP="00F13F81">
            <w:pPr>
              <w:pStyle w:val="TAC"/>
            </w:pPr>
            <w:r>
              <w:t>N/A</w:t>
            </w:r>
          </w:p>
        </w:tc>
      </w:tr>
      <w:tr w:rsidR="00AC4AB0" w14:paraId="22EFB8BF" w14:textId="77777777" w:rsidTr="00F13F8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F8C36AC" w14:textId="77777777" w:rsidR="00AC4AB0" w:rsidRDefault="00AC4AB0" w:rsidP="00F13F8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1A3D0E" w14:textId="77777777" w:rsidR="00AC4AB0" w:rsidRDefault="00AC4AB0" w:rsidP="00F13F81">
            <w:pPr>
              <w:pStyle w:val="TAC"/>
              <w:rPr>
                <w:color w:val="000000"/>
              </w:rPr>
            </w:pPr>
            <w:r>
              <w:rPr>
                <w:color w:val="000000"/>
              </w:rPr>
              <w:t>n79</w:t>
            </w:r>
          </w:p>
        </w:tc>
        <w:tc>
          <w:tcPr>
            <w:tcW w:w="960" w:type="dxa"/>
            <w:tcBorders>
              <w:top w:val="single" w:sz="4" w:space="0" w:color="auto"/>
              <w:left w:val="single" w:sz="4" w:space="0" w:color="auto"/>
              <w:bottom w:val="single" w:sz="4" w:space="0" w:color="auto"/>
              <w:right w:val="single" w:sz="4" w:space="0" w:color="auto"/>
            </w:tcBorders>
          </w:tcPr>
          <w:p w14:paraId="66A4EA05" w14:textId="77777777" w:rsidR="00AC4AB0" w:rsidRDefault="00AC4AB0" w:rsidP="00F13F81">
            <w:pPr>
              <w:pStyle w:val="TAC"/>
              <w:rPr>
                <w:lang w:eastAsia="zh-CN"/>
              </w:rPr>
            </w:pPr>
            <w:r>
              <w:t>4690</w:t>
            </w:r>
          </w:p>
        </w:tc>
        <w:tc>
          <w:tcPr>
            <w:tcW w:w="964" w:type="dxa"/>
            <w:tcBorders>
              <w:top w:val="single" w:sz="4" w:space="0" w:color="auto"/>
              <w:left w:val="single" w:sz="4" w:space="0" w:color="auto"/>
              <w:bottom w:val="single" w:sz="4" w:space="0" w:color="auto"/>
              <w:right w:val="single" w:sz="4" w:space="0" w:color="auto"/>
            </w:tcBorders>
          </w:tcPr>
          <w:p w14:paraId="5FB2BAE6" w14:textId="77777777" w:rsidR="00AC4AB0" w:rsidRDefault="00AC4AB0" w:rsidP="00F13F81">
            <w:pPr>
              <w:pStyle w:val="TAC"/>
              <w:rPr>
                <w:lang w:eastAsia="zh-CN"/>
              </w:rPr>
            </w:pPr>
            <w:r>
              <w:rPr>
                <w:rFonts w:eastAsia="Malgun Gothic"/>
                <w:lang w:eastAsia="ko-KR"/>
              </w:rPr>
              <w:t>40</w:t>
            </w:r>
          </w:p>
        </w:tc>
        <w:tc>
          <w:tcPr>
            <w:tcW w:w="960" w:type="dxa"/>
            <w:tcBorders>
              <w:top w:val="single" w:sz="4" w:space="0" w:color="auto"/>
              <w:left w:val="single" w:sz="4" w:space="0" w:color="auto"/>
              <w:bottom w:val="single" w:sz="4" w:space="0" w:color="auto"/>
              <w:right w:val="single" w:sz="4" w:space="0" w:color="auto"/>
            </w:tcBorders>
          </w:tcPr>
          <w:p w14:paraId="66B9033C" w14:textId="77777777" w:rsidR="00AC4AB0" w:rsidRDefault="00AC4AB0" w:rsidP="00F13F81">
            <w:pPr>
              <w:pStyle w:val="TAC"/>
              <w:rPr>
                <w:lang w:eastAsia="zh-CN"/>
              </w:rPr>
            </w:pPr>
            <w:r>
              <w:rPr>
                <w:rFonts w:eastAsia="Malgun Gothic"/>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62BE1466" w14:textId="77777777" w:rsidR="00AC4AB0" w:rsidRDefault="00AC4AB0" w:rsidP="00F13F81">
            <w:pPr>
              <w:pStyle w:val="TAC"/>
              <w:rPr>
                <w:lang w:eastAsia="zh-CN"/>
              </w:rPr>
            </w:pPr>
            <w:r>
              <w:t>4690</w:t>
            </w:r>
          </w:p>
        </w:tc>
        <w:tc>
          <w:tcPr>
            <w:tcW w:w="977" w:type="dxa"/>
            <w:tcBorders>
              <w:top w:val="single" w:sz="4" w:space="0" w:color="auto"/>
              <w:left w:val="single" w:sz="4" w:space="0" w:color="auto"/>
              <w:bottom w:val="single" w:sz="4" w:space="0" w:color="auto"/>
              <w:right w:val="single" w:sz="4" w:space="0" w:color="auto"/>
            </w:tcBorders>
          </w:tcPr>
          <w:p w14:paraId="312173B5" w14:textId="77777777" w:rsidR="00AC4AB0" w:rsidRDefault="00AC4AB0" w:rsidP="00F13F81">
            <w:pPr>
              <w:pStyle w:val="TAC"/>
              <w:rPr>
                <w:lang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6B60BABF" w14:textId="77777777" w:rsidR="00AC4AB0" w:rsidRDefault="00AC4AB0" w:rsidP="00F13F81">
            <w:pPr>
              <w:pStyle w:val="TAC"/>
              <w:rPr>
                <w:color w:val="000000"/>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8E922FA" w14:textId="77777777" w:rsidR="00AC4AB0" w:rsidRDefault="00AC4AB0" w:rsidP="00F13F81">
            <w:pPr>
              <w:pStyle w:val="TAC"/>
            </w:pPr>
            <w:r>
              <w:t>N/A</w:t>
            </w:r>
          </w:p>
        </w:tc>
      </w:tr>
      <w:tr w:rsidR="00AC4AB0" w14:paraId="4778B627" w14:textId="77777777" w:rsidTr="00F13F81">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18F4ED4" w14:textId="77777777" w:rsidR="00AC4AB0" w:rsidRDefault="00AC4AB0" w:rsidP="00F13F81">
            <w:pPr>
              <w:pStyle w:val="TAC"/>
              <w:rPr>
                <w:lang w:eastAsia="zh-CN"/>
              </w:rPr>
            </w:pPr>
          </w:p>
        </w:tc>
        <w:tc>
          <w:tcPr>
            <w:tcW w:w="1146" w:type="dxa"/>
            <w:tcBorders>
              <w:top w:val="single" w:sz="4" w:space="0" w:color="auto"/>
              <w:left w:val="single" w:sz="4" w:space="0" w:color="auto"/>
              <w:right w:val="single" w:sz="4" w:space="0" w:color="auto"/>
            </w:tcBorders>
            <w:vAlign w:val="center"/>
          </w:tcPr>
          <w:p w14:paraId="51CFF3E1" w14:textId="77777777" w:rsidR="00AC4AB0" w:rsidRDefault="00AC4AB0" w:rsidP="00F13F81">
            <w:pPr>
              <w:pStyle w:val="TAC"/>
              <w:rPr>
                <w:color w:val="000000"/>
              </w:rPr>
            </w:pPr>
            <w:r>
              <w:rPr>
                <w:color w:val="000000"/>
              </w:rPr>
              <w:t>n1</w:t>
            </w:r>
          </w:p>
        </w:tc>
        <w:tc>
          <w:tcPr>
            <w:tcW w:w="960" w:type="dxa"/>
            <w:tcBorders>
              <w:top w:val="single" w:sz="4" w:space="0" w:color="auto"/>
              <w:left w:val="single" w:sz="4" w:space="0" w:color="auto"/>
              <w:right w:val="single" w:sz="4" w:space="0" w:color="auto"/>
            </w:tcBorders>
          </w:tcPr>
          <w:p w14:paraId="31CBE8EA" w14:textId="77777777" w:rsidR="00AC4AB0" w:rsidRDefault="00AC4AB0" w:rsidP="00F13F81">
            <w:pPr>
              <w:pStyle w:val="TAC"/>
              <w:rPr>
                <w:lang w:eastAsia="zh-CN"/>
              </w:rPr>
            </w:pPr>
            <w:r>
              <w:t>1970</w:t>
            </w:r>
          </w:p>
        </w:tc>
        <w:tc>
          <w:tcPr>
            <w:tcW w:w="964" w:type="dxa"/>
            <w:tcBorders>
              <w:top w:val="single" w:sz="4" w:space="0" w:color="auto"/>
              <w:left w:val="single" w:sz="4" w:space="0" w:color="auto"/>
              <w:right w:val="single" w:sz="4" w:space="0" w:color="auto"/>
            </w:tcBorders>
          </w:tcPr>
          <w:p w14:paraId="76B31B3E" w14:textId="77777777" w:rsidR="00AC4AB0" w:rsidRDefault="00AC4AB0" w:rsidP="00F13F81">
            <w:pPr>
              <w:pStyle w:val="TAC"/>
              <w:rPr>
                <w:lang w:eastAsia="zh-CN"/>
              </w:rPr>
            </w:pPr>
            <w:r>
              <w:rPr>
                <w:rFonts w:eastAsia="Malgun Gothic"/>
                <w:lang w:eastAsia="ko-KR"/>
              </w:rPr>
              <w:t>5</w:t>
            </w:r>
          </w:p>
        </w:tc>
        <w:tc>
          <w:tcPr>
            <w:tcW w:w="960" w:type="dxa"/>
            <w:tcBorders>
              <w:top w:val="single" w:sz="4" w:space="0" w:color="auto"/>
              <w:left w:val="single" w:sz="4" w:space="0" w:color="auto"/>
              <w:right w:val="single" w:sz="4" w:space="0" w:color="auto"/>
            </w:tcBorders>
          </w:tcPr>
          <w:p w14:paraId="5029093E" w14:textId="77777777" w:rsidR="00AC4AB0" w:rsidRDefault="00AC4AB0" w:rsidP="00F13F81">
            <w:pPr>
              <w:pStyle w:val="TAC"/>
              <w:rPr>
                <w:lang w:eastAsia="zh-CN"/>
              </w:rPr>
            </w:pPr>
            <w:r>
              <w:rPr>
                <w:rFonts w:eastAsia="Malgun Gothic"/>
                <w:lang w:eastAsia="ko-KR"/>
              </w:rPr>
              <w:t>25</w:t>
            </w:r>
          </w:p>
        </w:tc>
        <w:tc>
          <w:tcPr>
            <w:tcW w:w="960" w:type="dxa"/>
            <w:tcBorders>
              <w:top w:val="single" w:sz="4" w:space="0" w:color="auto"/>
              <w:left w:val="single" w:sz="4" w:space="0" w:color="auto"/>
              <w:right w:val="single" w:sz="4" w:space="0" w:color="auto"/>
            </w:tcBorders>
          </w:tcPr>
          <w:p w14:paraId="515462C5" w14:textId="77777777" w:rsidR="00AC4AB0" w:rsidRDefault="00AC4AB0" w:rsidP="00F13F81">
            <w:pPr>
              <w:pStyle w:val="TAC"/>
              <w:rPr>
                <w:lang w:eastAsia="zh-CN"/>
              </w:rPr>
            </w:pPr>
            <w:r>
              <w:t>2160</w:t>
            </w:r>
          </w:p>
        </w:tc>
        <w:tc>
          <w:tcPr>
            <w:tcW w:w="977" w:type="dxa"/>
            <w:tcBorders>
              <w:top w:val="single" w:sz="4" w:space="0" w:color="auto"/>
              <w:left w:val="single" w:sz="4" w:space="0" w:color="auto"/>
              <w:bottom w:val="single" w:sz="4" w:space="0" w:color="auto"/>
              <w:right w:val="single" w:sz="4" w:space="0" w:color="auto"/>
            </w:tcBorders>
          </w:tcPr>
          <w:p w14:paraId="2D5DF1D7" w14:textId="77777777" w:rsidR="00AC4AB0" w:rsidRDefault="00AC4AB0" w:rsidP="00F13F81">
            <w:pPr>
              <w:pStyle w:val="TAC"/>
              <w:rPr>
                <w:lang w:eastAsia="zh-CN"/>
              </w:rPr>
            </w:pPr>
            <w:r>
              <w:rPr>
                <w:rFonts w:eastAsia="Malgun Gothic"/>
                <w:lang w:eastAsia="ko-KR"/>
              </w:rPr>
              <w:t>29.9</w:t>
            </w:r>
          </w:p>
        </w:tc>
        <w:tc>
          <w:tcPr>
            <w:tcW w:w="828" w:type="dxa"/>
            <w:tcBorders>
              <w:top w:val="single" w:sz="4" w:space="0" w:color="auto"/>
              <w:left w:val="single" w:sz="4" w:space="0" w:color="auto"/>
              <w:right w:val="single" w:sz="4" w:space="0" w:color="auto"/>
            </w:tcBorders>
            <w:vAlign w:val="center"/>
          </w:tcPr>
          <w:p w14:paraId="08138985" w14:textId="77777777" w:rsidR="00AC4AB0" w:rsidRDefault="00AC4AB0" w:rsidP="00F13F81">
            <w:pPr>
              <w:pStyle w:val="TAC"/>
              <w:rPr>
                <w:color w:val="000000"/>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708F6092" w14:textId="77777777" w:rsidR="00AC4AB0" w:rsidRDefault="00AC4AB0" w:rsidP="00F13F81">
            <w:pPr>
              <w:pStyle w:val="TAC"/>
            </w:pPr>
            <w:r>
              <w:t>IMD2</w:t>
            </w:r>
            <w:r>
              <w:rPr>
                <w:vertAlign w:val="superscript"/>
              </w:rPr>
              <w:t>1</w:t>
            </w:r>
          </w:p>
        </w:tc>
      </w:tr>
      <w:tr w:rsidR="00AC4AB0" w14:paraId="3CDEB49B" w14:textId="77777777" w:rsidTr="00F13F81">
        <w:trPr>
          <w:trHeight w:val="187"/>
          <w:jc w:val="center"/>
        </w:trPr>
        <w:tc>
          <w:tcPr>
            <w:tcW w:w="9859" w:type="dxa"/>
            <w:gridSpan w:val="9"/>
            <w:tcBorders>
              <w:top w:val="nil"/>
              <w:left w:val="single" w:sz="4" w:space="0" w:color="auto"/>
              <w:bottom w:val="single" w:sz="4" w:space="0" w:color="auto"/>
              <w:right w:val="single" w:sz="4" w:space="0" w:color="auto"/>
            </w:tcBorders>
            <w:shd w:val="clear" w:color="auto" w:fill="auto"/>
            <w:vAlign w:val="center"/>
          </w:tcPr>
          <w:p w14:paraId="7CF0CC68" w14:textId="77777777" w:rsidR="00AC4AB0" w:rsidRPr="00222E7C" w:rsidRDefault="00AC4AB0" w:rsidP="00F13F81">
            <w:pPr>
              <w:pStyle w:val="TAN"/>
            </w:pPr>
            <w:r>
              <w:t xml:space="preserve">NOTE </w:t>
            </w:r>
            <w:r>
              <w:rPr>
                <w:lang w:eastAsia="zh-CN"/>
              </w:rPr>
              <w:t>1</w:t>
            </w:r>
            <w:r>
              <w:t>:</w:t>
            </w:r>
            <w:r>
              <w:tab/>
              <w:t>This band is subject to IMD5 also which MSD is not specified.</w:t>
            </w:r>
          </w:p>
        </w:tc>
      </w:tr>
    </w:tbl>
    <w:p w14:paraId="46C37DD8" w14:textId="77777777" w:rsidR="00AC4AB0" w:rsidRDefault="00AC4AB0" w:rsidP="00AC4AB0"/>
    <w:p w14:paraId="547D18B0" w14:textId="04AB644D" w:rsidR="000469EC" w:rsidRDefault="000469EC" w:rsidP="00A20126">
      <w:pPr>
        <w:pStyle w:val="21"/>
      </w:pPr>
      <w:bookmarkStart w:id="90" w:name="_Toc136288113"/>
      <w:r w:rsidRPr="000469EC">
        <w:rPr>
          <w:rFonts w:hint="eastAsia"/>
        </w:rPr>
        <w:lastRenderedPageBreak/>
        <w:t>5.</w:t>
      </w:r>
      <w:r>
        <w:rPr>
          <w:rFonts w:hint="eastAsia"/>
        </w:rPr>
        <w:t>2</w:t>
      </w:r>
      <w:r w:rsidRPr="000469EC">
        <w:tab/>
      </w:r>
      <w:r>
        <w:rPr>
          <w:rFonts w:hint="eastAsia"/>
        </w:rPr>
        <w:t>CA_n</w:t>
      </w:r>
      <w:r>
        <w:t>41</w:t>
      </w:r>
      <w:r>
        <w:rPr>
          <w:rFonts w:hint="eastAsia"/>
        </w:rPr>
        <w:t>-n</w:t>
      </w:r>
      <w:r>
        <w:t>77</w:t>
      </w:r>
      <w:r>
        <w:rPr>
          <w:rFonts w:hint="eastAsia"/>
        </w:rPr>
        <w:t>-n</w:t>
      </w:r>
      <w:r>
        <w:t>79</w:t>
      </w:r>
      <w:bookmarkEnd w:id="90"/>
    </w:p>
    <w:p w14:paraId="5E290A6D" w14:textId="77833394" w:rsidR="000469EC" w:rsidRPr="00A20126" w:rsidRDefault="000469EC" w:rsidP="000469EC">
      <w:pPr>
        <w:pStyle w:val="31"/>
      </w:pPr>
      <w:bookmarkStart w:id="91" w:name="_Toc136288114"/>
      <w:r>
        <w:t>5.2.1</w:t>
      </w:r>
      <w:r>
        <w:tab/>
        <w:t>Common for 1 band UL and 2 bands UL CA</w:t>
      </w:r>
      <w:bookmarkEnd w:id="91"/>
    </w:p>
    <w:p w14:paraId="6781E66A" w14:textId="0E5E1F84" w:rsidR="000469EC" w:rsidRDefault="000469EC" w:rsidP="000469EC">
      <w:pPr>
        <w:pStyle w:val="41"/>
      </w:pPr>
      <w:bookmarkStart w:id="92" w:name="_Toc136288115"/>
      <w:r>
        <w:rPr>
          <w:rFonts w:hint="eastAsia"/>
        </w:rPr>
        <w:t>5.2.1</w:t>
      </w:r>
      <w:r>
        <w:t>.1</w:t>
      </w:r>
      <w:r>
        <w:tab/>
        <w:t xml:space="preserve">Operating bands for </w:t>
      </w:r>
      <w:r>
        <w:rPr>
          <w:rFonts w:hint="eastAsia"/>
        </w:rPr>
        <w:t>CA</w:t>
      </w:r>
      <w:bookmarkEnd w:id="92"/>
    </w:p>
    <w:p w14:paraId="7D716325" w14:textId="50CC5080" w:rsidR="000469EC" w:rsidRPr="000469EC" w:rsidRDefault="000469EC" w:rsidP="000469EC">
      <w:pPr>
        <w:pStyle w:val="TH"/>
        <w:rPr>
          <w:rFonts w:cs="Arial"/>
        </w:rPr>
      </w:pPr>
      <w:r>
        <w:rPr>
          <w:rFonts w:cs="Arial"/>
        </w:rPr>
        <w:t>Table 5.2.1.1-1</w:t>
      </w:r>
      <w:r w:rsidRPr="000469EC">
        <w:rPr>
          <w:rFonts w:cs="Arial"/>
        </w:rP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306"/>
        <w:gridCol w:w="1134"/>
        <w:gridCol w:w="426"/>
        <w:gridCol w:w="1134"/>
        <w:gridCol w:w="1752"/>
      </w:tblGrid>
      <w:tr w:rsidR="000469EC" w14:paraId="6D6EF8DE" w14:textId="77777777" w:rsidTr="00E50036">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01F57F33" w14:textId="77777777" w:rsidR="000469EC" w:rsidRDefault="000469EC" w:rsidP="00E50036">
            <w:pPr>
              <w:pStyle w:val="TAH"/>
            </w:pPr>
            <w:r>
              <w:rPr>
                <w:rFonts w:eastAsia="Malgun Gothic"/>
              </w:rPr>
              <w:t>NR Band</w:t>
            </w:r>
          </w:p>
        </w:tc>
        <w:tc>
          <w:tcPr>
            <w:tcW w:w="2689" w:type="dxa"/>
            <w:gridSpan w:val="3"/>
            <w:tcBorders>
              <w:top w:val="single" w:sz="4" w:space="0" w:color="auto"/>
              <w:left w:val="single" w:sz="4" w:space="0" w:color="auto"/>
              <w:bottom w:val="single" w:sz="4" w:space="0" w:color="auto"/>
              <w:right w:val="single" w:sz="4" w:space="0" w:color="auto"/>
            </w:tcBorders>
          </w:tcPr>
          <w:p w14:paraId="421D8BA3" w14:textId="77777777" w:rsidR="000469EC" w:rsidRDefault="000469EC" w:rsidP="00E50036">
            <w:pPr>
              <w:pStyle w:val="TAH"/>
            </w:pPr>
            <w:r>
              <w:rPr>
                <w:rFonts w:eastAsia="Malgun Gothic"/>
              </w:rPr>
              <w:t>Uplink (UL) band</w:t>
            </w:r>
          </w:p>
        </w:tc>
        <w:tc>
          <w:tcPr>
            <w:tcW w:w="2694" w:type="dxa"/>
            <w:gridSpan w:val="3"/>
            <w:tcBorders>
              <w:top w:val="single" w:sz="4" w:space="0" w:color="auto"/>
              <w:left w:val="single" w:sz="4" w:space="0" w:color="auto"/>
              <w:bottom w:val="single" w:sz="4" w:space="0" w:color="auto"/>
              <w:right w:val="single" w:sz="4" w:space="0" w:color="auto"/>
            </w:tcBorders>
          </w:tcPr>
          <w:p w14:paraId="0282CA55" w14:textId="77777777" w:rsidR="000469EC" w:rsidRDefault="000469EC" w:rsidP="00E50036">
            <w:pPr>
              <w:pStyle w:val="TAH"/>
            </w:pPr>
            <w:r>
              <w:rPr>
                <w:rFonts w:eastAsia="Malgun Gothic"/>
              </w:rPr>
              <w:t>Downlink (DL) band</w:t>
            </w:r>
          </w:p>
        </w:tc>
        <w:tc>
          <w:tcPr>
            <w:tcW w:w="1752" w:type="dxa"/>
            <w:vMerge w:val="restart"/>
            <w:tcBorders>
              <w:top w:val="single" w:sz="4" w:space="0" w:color="auto"/>
              <w:left w:val="single" w:sz="4" w:space="0" w:color="auto"/>
              <w:bottom w:val="single" w:sz="4" w:space="0" w:color="auto"/>
              <w:right w:val="single" w:sz="4" w:space="0" w:color="auto"/>
            </w:tcBorders>
            <w:vAlign w:val="center"/>
          </w:tcPr>
          <w:p w14:paraId="6E98C863" w14:textId="77777777" w:rsidR="000469EC" w:rsidRDefault="000469EC" w:rsidP="00E50036">
            <w:pPr>
              <w:pStyle w:val="TAH"/>
              <w:rPr>
                <w:rFonts w:eastAsia="Malgun Gothic"/>
              </w:rPr>
            </w:pPr>
            <w:r>
              <w:rPr>
                <w:rFonts w:eastAsia="Malgun Gothic"/>
              </w:rPr>
              <w:t>Duplex</w:t>
            </w:r>
          </w:p>
          <w:p w14:paraId="764C6FEE" w14:textId="77777777" w:rsidR="000469EC" w:rsidRDefault="000469EC" w:rsidP="00E50036">
            <w:pPr>
              <w:pStyle w:val="TAH"/>
            </w:pPr>
            <w:r>
              <w:t>mode</w:t>
            </w:r>
          </w:p>
        </w:tc>
      </w:tr>
      <w:tr w:rsidR="000469EC" w14:paraId="334E10F3" w14:textId="77777777" w:rsidTr="00E50036">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554E3CC8" w14:textId="77777777" w:rsidR="000469EC" w:rsidRDefault="000469EC" w:rsidP="00E50036">
            <w:pPr>
              <w:pStyle w:val="TAH"/>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357EA04B" w14:textId="77777777" w:rsidR="000469EC" w:rsidRDefault="000469EC" w:rsidP="00E50036">
            <w:pPr>
              <w:pStyle w:val="TAH"/>
            </w:pPr>
            <w:r>
              <w:rPr>
                <w:rFonts w:eastAsia="Malgun Gothic"/>
              </w:rPr>
              <w:t>BS receive / UE transmit</w:t>
            </w:r>
          </w:p>
        </w:tc>
        <w:tc>
          <w:tcPr>
            <w:tcW w:w="2694" w:type="dxa"/>
            <w:gridSpan w:val="3"/>
            <w:tcBorders>
              <w:top w:val="single" w:sz="4" w:space="0" w:color="auto"/>
              <w:left w:val="single" w:sz="4" w:space="0" w:color="auto"/>
              <w:bottom w:val="single" w:sz="4" w:space="0" w:color="auto"/>
              <w:right w:val="single" w:sz="4" w:space="0" w:color="auto"/>
            </w:tcBorders>
          </w:tcPr>
          <w:p w14:paraId="55D83CB4" w14:textId="77777777" w:rsidR="000469EC" w:rsidRDefault="000469EC" w:rsidP="00E50036">
            <w:pPr>
              <w:pStyle w:val="TAH"/>
            </w:pPr>
            <w:r>
              <w:rPr>
                <w:rFonts w:eastAsia="Malgun Gothic"/>
              </w:rPr>
              <w:t>BS transmit / UE receive</w:t>
            </w:r>
          </w:p>
        </w:tc>
        <w:tc>
          <w:tcPr>
            <w:tcW w:w="1752" w:type="dxa"/>
            <w:vMerge/>
            <w:tcBorders>
              <w:top w:val="single" w:sz="4" w:space="0" w:color="auto"/>
              <w:left w:val="single" w:sz="4" w:space="0" w:color="auto"/>
              <w:bottom w:val="single" w:sz="4" w:space="0" w:color="auto"/>
              <w:right w:val="single" w:sz="4" w:space="0" w:color="auto"/>
            </w:tcBorders>
            <w:vAlign w:val="center"/>
          </w:tcPr>
          <w:p w14:paraId="639DAEF6" w14:textId="77777777" w:rsidR="000469EC" w:rsidRDefault="000469EC" w:rsidP="00E50036">
            <w:pPr>
              <w:pStyle w:val="TAH"/>
              <w:rPr>
                <w:rFonts w:eastAsia="Malgun Gothic"/>
              </w:rPr>
            </w:pPr>
          </w:p>
        </w:tc>
      </w:tr>
      <w:tr w:rsidR="000469EC" w14:paraId="2C442572" w14:textId="77777777" w:rsidTr="00E50036">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54ECFE3D" w14:textId="77777777" w:rsidR="000469EC" w:rsidRDefault="000469EC" w:rsidP="00E50036">
            <w:pPr>
              <w:pStyle w:val="TAH"/>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22E23A56" w14:textId="77777777" w:rsidR="000469EC" w:rsidRDefault="000469EC" w:rsidP="00E50036">
            <w:pPr>
              <w:pStyle w:val="TAH"/>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2694" w:type="dxa"/>
            <w:gridSpan w:val="3"/>
            <w:tcBorders>
              <w:top w:val="single" w:sz="4" w:space="0" w:color="auto"/>
              <w:left w:val="single" w:sz="4" w:space="0" w:color="auto"/>
              <w:bottom w:val="single" w:sz="4" w:space="0" w:color="auto"/>
              <w:right w:val="single" w:sz="4" w:space="0" w:color="auto"/>
            </w:tcBorders>
            <w:vAlign w:val="center"/>
          </w:tcPr>
          <w:p w14:paraId="5BE4B65A" w14:textId="77777777" w:rsidR="000469EC" w:rsidRDefault="000469EC" w:rsidP="00E50036">
            <w:pPr>
              <w:pStyle w:val="TAH"/>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752" w:type="dxa"/>
            <w:vMerge/>
            <w:tcBorders>
              <w:top w:val="single" w:sz="4" w:space="0" w:color="auto"/>
              <w:left w:val="single" w:sz="4" w:space="0" w:color="auto"/>
              <w:bottom w:val="single" w:sz="4" w:space="0" w:color="auto"/>
              <w:right w:val="single" w:sz="4" w:space="0" w:color="auto"/>
            </w:tcBorders>
            <w:vAlign w:val="center"/>
          </w:tcPr>
          <w:p w14:paraId="703494FA" w14:textId="77777777" w:rsidR="000469EC" w:rsidRDefault="000469EC" w:rsidP="00E50036">
            <w:pPr>
              <w:pStyle w:val="TAH"/>
              <w:rPr>
                <w:rFonts w:eastAsia="Malgun Gothic"/>
              </w:rPr>
            </w:pPr>
          </w:p>
        </w:tc>
      </w:tr>
      <w:tr w:rsidR="000469EC" w14:paraId="3353937C" w14:textId="77777777" w:rsidTr="00E50036">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4D5D4C2C" w14:textId="77777777" w:rsidR="000469EC" w:rsidRDefault="000469EC" w:rsidP="00E50036">
            <w:pPr>
              <w:keepNext/>
              <w:keepLines/>
              <w:jc w:val="center"/>
              <w:rPr>
                <w:rFonts w:ascii="Arial" w:hAnsi="Arial" w:cs="Arial"/>
                <w:sz w:val="18"/>
              </w:rPr>
            </w:pPr>
            <w:r>
              <w:rPr>
                <w:rFonts w:ascii="Arial" w:eastAsia="宋体" w:hAnsi="Arial" w:cs="Arial" w:hint="eastAsia"/>
                <w:sz w:val="18"/>
              </w:rPr>
              <w:t>n</w:t>
            </w:r>
            <w:r>
              <w:rPr>
                <w:rFonts w:ascii="Arial" w:hAnsi="Arial" w:cs="Arial"/>
                <w:sz w:val="18"/>
              </w:rPr>
              <w:t>41</w:t>
            </w:r>
          </w:p>
        </w:tc>
        <w:tc>
          <w:tcPr>
            <w:tcW w:w="1088" w:type="dxa"/>
            <w:tcBorders>
              <w:top w:val="single" w:sz="4" w:space="0" w:color="auto"/>
              <w:left w:val="single" w:sz="4" w:space="0" w:color="auto"/>
              <w:bottom w:val="single" w:sz="4" w:space="0" w:color="auto"/>
              <w:right w:val="nil"/>
            </w:tcBorders>
          </w:tcPr>
          <w:p w14:paraId="0F4011F3" w14:textId="77777777" w:rsidR="000469EC" w:rsidRDefault="000469EC" w:rsidP="00E50036">
            <w:pPr>
              <w:keepNext/>
              <w:keepLines/>
              <w:jc w:val="right"/>
              <w:rPr>
                <w:rFonts w:ascii="Arial" w:eastAsia="宋体" w:hAnsi="Arial" w:cs="Arial"/>
                <w:color w:val="000000"/>
                <w:sz w:val="18"/>
              </w:rPr>
            </w:pPr>
            <w:r>
              <w:rPr>
                <w:rFonts w:ascii="Arial" w:hAnsi="Arial" w:cs="Arial"/>
                <w:sz w:val="18"/>
              </w:rPr>
              <w:t>2496 MHz</w:t>
            </w:r>
          </w:p>
        </w:tc>
        <w:tc>
          <w:tcPr>
            <w:tcW w:w="295" w:type="dxa"/>
            <w:tcBorders>
              <w:top w:val="single" w:sz="4" w:space="0" w:color="auto"/>
              <w:left w:val="nil"/>
              <w:bottom w:val="single" w:sz="4" w:space="0" w:color="auto"/>
              <w:right w:val="nil"/>
            </w:tcBorders>
          </w:tcPr>
          <w:p w14:paraId="27FD4237" w14:textId="77777777" w:rsidR="000469EC" w:rsidRDefault="000469EC" w:rsidP="00E50036">
            <w:pPr>
              <w:keepNext/>
              <w:keepLines/>
              <w:jc w:val="center"/>
              <w:rPr>
                <w:rFonts w:ascii="Arial" w:hAnsi="Arial" w:cs="Arial"/>
                <w:color w:val="000000"/>
                <w:sz w:val="18"/>
              </w:rPr>
            </w:pPr>
            <w:r>
              <w:rPr>
                <w:rFonts w:ascii="Arial" w:hAnsi="Arial"/>
                <w:sz w:val="18"/>
              </w:rPr>
              <w:t>–</w:t>
            </w:r>
          </w:p>
        </w:tc>
        <w:tc>
          <w:tcPr>
            <w:tcW w:w="1306" w:type="dxa"/>
            <w:tcBorders>
              <w:top w:val="single" w:sz="4" w:space="0" w:color="auto"/>
              <w:left w:val="nil"/>
              <w:bottom w:val="single" w:sz="4" w:space="0" w:color="auto"/>
              <w:right w:val="single" w:sz="4" w:space="0" w:color="auto"/>
            </w:tcBorders>
          </w:tcPr>
          <w:p w14:paraId="39E1EE87" w14:textId="77777777" w:rsidR="000469EC" w:rsidRDefault="000469EC" w:rsidP="00E50036">
            <w:pPr>
              <w:keepNext/>
              <w:keepLines/>
              <w:rPr>
                <w:rFonts w:ascii="Arial" w:eastAsia="宋体" w:hAnsi="Arial" w:cs="Arial"/>
                <w:color w:val="000000"/>
                <w:sz w:val="18"/>
              </w:rPr>
            </w:pPr>
            <w:r>
              <w:rPr>
                <w:rFonts w:ascii="Arial" w:hAnsi="Arial" w:cs="Arial"/>
                <w:sz w:val="18"/>
              </w:rPr>
              <w:t xml:space="preserve">2690 </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tcPr>
          <w:p w14:paraId="2B8893E0" w14:textId="77777777" w:rsidR="000469EC" w:rsidRDefault="000469EC" w:rsidP="00E50036">
            <w:pPr>
              <w:keepNext/>
              <w:keepLines/>
              <w:jc w:val="right"/>
              <w:rPr>
                <w:rFonts w:ascii="Arial" w:eastAsia="宋体" w:hAnsi="Arial" w:cs="Arial"/>
                <w:color w:val="000000"/>
                <w:sz w:val="18"/>
              </w:rPr>
            </w:pPr>
            <w:r>
              <w:rPr>
                <w:rFonts w:ascii="Arial" w:hAnsi="Arial" w:cs="Arial"/>
                <w:sz w:val="18"/>
              </w:rPr>
              <w:t xml:space="preserve">2496 </w:t>
            </w:r>
            <w:r>
              <w:rPr>
                <w:rFonts w:ascii="Arial" w:hAnsi="Arial" w:cs="Arial" w:hint="eastAsia"/>
                <w:sz w:val="18"/>
              </w:rPr>
              <w:t>MHz</w:t>
            </w:r>
          </w:p>
        </w:tc>
        <w:tc>
          <w:tcPr>
            <w:tcW w:w="426" w:type="dxa"/>
            <w:tcBorders>
              <w:top w:val="single" w:sz="4" w:space="0" w:color="auto"/>
              <w:left w:val="nil"/>
              <w:bottom w:val="single" w:sz="4" w:space="0" w:color="auto"/>
              <w:right w:val="nil"/>
            </w:tcBorders>
          </w:tcPr>
          <w:p w14:paraId="319DC241" w14:textId="77777777" w:rsidR="000469EC" w:rsidRDefault="000469EC" w:rsidP="00E50036">
            <w:pPr>
              <w:keepNext/>
              <w:keepLines/>
              <w:jc w:val="center"/>
              <w:rPr>
                <w:rFonts w:ascii="Arial" w:hAnsi="Arial" w:cs="Arial"/>
                <w:color w:val="000000"/>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tcPr>
          <w:p w14:paraId="0C321534" w14:textId="77777777" w:rsidR="000469EC" w:rsidRDefault="000469EC" w:rsidP="00E50036">
            <w:pPr>
              <w:keepNext/>
              <w:keepLines/>
              <w:rPr>
                <w:rFonts w:ascii="Arial" w:eastAsia="宋体" w:hAnsi="Arial" w:cs="Arial"/>
                <w:color w:val="000000"/>
                <w:sz w:val="18"/>
              </w:rPr>
            </w:pPr>
            <w:r>
              <w:rPr>
                <w:rFonts w:ascii="Arial" w:hAnsi="Arial" w:cs="Arial"/>
                <w:sz w:val="18"/>
              </w:rPr>
              <w:t xml:space="preserve">2690 </w:t>
            </w:r>
            <w:r>
              <w:rPr>
                <w:rFonts w:ascii="Arial" w:hAnsi="Arial" w:cs="Arial" w:hint="eastAsia"/>
                <w:sz w:val="18"/>
              </w:rPr>
              <w:t>MHz</w:t>
            </w:r>
          </w:p>
        </w:tc>
        <w:tc>
          <w:tcPr>
            <w:tcW w:w="1752" w:type="dxa"/>
            <w:tcBorders>
              <w:top w:val="single" w:sz="4" w:space="0" w:color="auto"/>
              <w:left w:val="single" w:sz="4" w:space="0" w:color="auto"/>
              <w:bottom w:val="single" w:sz="4" w:space="0" w:color="auto"/>
              <w:right w:val="single" w:sz="4" w:space="0" w:color="auto"/>
            </w:tcBorders>
            <w:vAlign w:val="center"/>
          </w:tcPr>
          <w:p w14:paraId="78641A58" w14:textId="77777777" w:rsidR="000469EC" w:rsidRDefault="000469EC" w:rsidP="00E50036">
            <w:pPr>
              <w:keepNext/>
              <w:keepLines/>
              <w:jc w:val="center"/>
              <w:rPr>
                <w:rFonts w:ascii="Arial" w:hAnsi="Arial" w:cs="Arial"/>
                <w:sz w:val="18"/>
              </w:rPr>
            </w:pPr>
            <w:r>
              <w:rPr>
                <w:rFonts w:ascii="Arial" w:hAnsi="Arial" w:cs="Arial"/>
                <w:sz w:val="18"/>
              </w:rPr>
              <w:t>T</w:t>
            </w:r>
            <w:r>
              <w:rPr>
                <w:rFonts w:ascii="Arial" w:hAnsi="Arial" w:cs="Arial" w:hint="eastAsia"/>
                <w:sz w:val="18"/>
              </w:rPr>
              <w:t>DD</w:t>
            </w:r>
          </w:p>
        </w:tc>
      </w:tr>
      <w:tr w:rsidR="000469EC" w14:paraId="6F370B26" w14:textId="77777777" w:rsidTr="00E50036">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284DDD15" w14:textId="77777777" w:rsidR="000469EC" w:rsidRDefault="000469EC" w:rsidP="00E50036">
            <w:pPr>
              <w:keepNext/>
              <w:keepLines/>
              <w:jc w:val="center"/>
              <w:rPr>
                <w:rFonts w:ascii="Arial" w:hAnsi="Arial" w:cs="Arial"/>
                <w:sz w:val="18"/>
              </w:rPr>
            </w:pPr>
            <w:r>
              <w:rPr>
                <w:rFonts w:ascii="Arial" w:eastAsia="宋体" w:hAnsi="Arial" w:cs="Arial" w:hint="eastAsia"/>
                <w:sz w:val="18"/>
              </w:rPr>
              <w:t>n</w:t>
            </w:r>
            <w:r>
              <w:rPr>
                <w:rFonts w:ascii="Arial" w:hAnsi="Arial" w:cs="Arial"/>
                <w:sz w:val="18"/>
              </w:rPr>
              <w:t>77</w:t>
            </w:r>
          </w:p>
        </w:tc>
        <w:tc>
          <w:tcPr>
            <w:tcW w:w="1088" w:type="dxa"/>
            <w:tcBorders>
              <w:top w:val="single" w:sz="4" w:space="0" w:color="auto"/>
              <w:left w:val="single" w:sz="4" w:space="0" w:color="auto"/>
              <w:bottom w:val="single" w:sz="4" w:space="0" w:color="auto"/>
              <w:right w:val="nil"/>
            </w:tcBorders>
            <w:vAlign w:val="center"/>
          </w:tcPr>
          <w:p w14:paraId="4E272AB9" w14:textId="77777777" w:rsidR="000469EC" w:rsidRDefault="000469EC" w:rsidP="00E50036">
            <w:pPr>
              <w:keepNext/>
              <w:keepLines/>
              <w:jc w:val="right"/>
              <w:rPr>
                <w:rFonts w:ascii="Arial" w:hAnsi="Arial" w:cs="Arial"/>
                <w:sz w:val="18"/>
              </w:rPr>
            </w:pPr>
            <w:r>
              <w:rPr>
                <w:rFonts w:ascii="Arial" w:hAnsi="Arial" w:cs="Arial"/>
                <w:sz w:val="18"/>
              </w:rPr>
              <w:t>3300 MHz</w:t>
            </w:r>
          </w:p>
        </w:tc>
        <w:tc>
          <w:tcPr>
            <w:tcW w:w="295" w:type="dxa"/>
            <w:tcBorders>
              <w:top w:val="single" w:sz="4" w:space="0" w:color="auto"/>
              <w:left w:val="nil"/>
              <w:bottom w:val="single" w:sz="4" w:space="0" w:color="auto"/>
              <w:right w:val="nil"/>
            </w:tcBorders>
            <w:vAlign w:val="center"/>
          </w:tcPr>
          <w:p w14:paraId="4F9EC89B" w14:textId="77777777" w:rsidR="000469EC" w:rsidRDefault="000469EC" w:rsidP="00E50036">
            <w:pPr>
              <w:keepNext/>
              <w:keepLines/>
              <w:jc w:val="center"/>
              <w:rPr>
                <w:rFonts w:ascii="Arial" w:hAnsi="Arial" w:cs="Arial"/>
                <w:sz w:val="18"/>
              </w:rPr>
            </w:pPr>
            <w:r>
              <w:rPr>
                <w:rFonts w:ascii="Arial" w:hAnsi="Arial"/>
                <w:sz w:val="18"/>
              </w:rPr>
              <w:t>–</w:t>
            </w:r>
          </w:p>
        </w:tc>
        <w:tc>
          <w:tcPr>
            <w:tcW w:w="1306" w:type="dxa"/>
            <w:tcBorders>
              <w:top w:val="single" w:sz="4" w:space="0" w:color="auto"/>
              <w:left w:val="nil"/>
              <w:bottom w:val="single" w:sz="4" w:space="0" w:color="auto"/>
              <w:right w:val="single" w:sz="4" w:space="0" w:color="auto"/>
            </w:tcBorders>
            <w:vAlign w:val="center"/>
          </w:tcPr>
          <w:p w14:paraId="1982D481" w14:textId="77777777" w:rsidR="000469EC" w:rsidRDefault="000469EC" w:rsidP="00E50036">
            <w:pPr>
              <w:keepNext/>
              <w:keepLines/>
              <w:rPr>
                <w:rFonts w:ascii="Arial" w:hAnsi="Arial" w:cs="Arial"/>
                <w:sz w:val="18"/>
              </w:rPr>
            </w:pPr>
            <w:r>
              <w:rPr>
                <w:rFonts w:ascii="Arial" w:hAnsi="Arial" w:cs="Arial"/>
                <w:sz w:val="18"/>
              </w:rPr>
              <w:t xml:space="preserve">4200 </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vAlign w:val="center"/>
          </w:tcPr>
          <w:p w14:paraId="4B1F0572" w14:textId="77777777" w:rsidR="000469EC" w:rsidRDefault="000469EC" w:rsidP="00E50036">
            <w:pPr>
              <w:keepNext/>
              <w:keepLines/>
              <w:jc w:val="right"/>
              <w:rPr>
                <w:rFonts w:ascii="Arial" w:hAnsi="Arial" w:cs="Arial"/>
                <w:sz w:val="18"/>
              </w:rPr>
            </w:pPr>
            <w:r>
              <w:rPr>
                <w:rFonts w:ascii="Arial" w:hAnsi="Arial" w:cs="Arial"/>
                <w:sz w:val="18"/>
              </w:rPr>
              <w:t xml:space="preserve">3300 </w:t>
            </w:r>
            <w:r>
              <w:rPr>
                <w:rFonts w:ascii="Arial" w:hAnsi="Arial" w:cs="Arial" w:hint="eastAsia"/>
                <w:sz w:val="18"/>
              </w:rPr>
              <w:t>MHz</w:t>
            </w:r>
          </w:p>
        </w:tc>
        <w:tc>
          <w:tcPr>
            <w:tcW w:w="426" w:type="dxa"/>
            <w:tcBorders>
              <w:top w:val="single" w:sz="4" w:space="0" w:color="auto"/>
              <w:left w:val="nil"/>
              <w:bottom w:val="single" w:sz="4" w:space="0" w:color="auto"/>
              <w:right w:val="nil"/>
            </w:tcBorders>
            <w:vAlign w:val="center"/>
          </w:tcPr>
          <w:p w14:paraId="0020C32E" w14:textId="77777777" w:rsidR="000469EC" w:rsidRDefault="000469EC" w:rsidP="00E50036">
            <w:pPr>
              <w:keepNext/>
              <w:keepLines/>
              <w:jc w:val="center"/>
              <w:rPr>
                <w:rFonts w:ascii="Arial" w:hAnsi="Arial" w:cs="Arial"/>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vAlign w:val="center"/>
          </w:tcPr>
          <w:p w14:paraId="03EC6A3F" w14:textId="77777777" w:rsidR="000469EC" w:rsidRDefault="000469EC" w:rsidP="00E50036">
            <w:pPr>
              <w:keepNext/>
              <w:keepLines/>
              <w:rPr>
                <w:rFonts w:ascii="Arial" w:hAnsi="Arial" w:cs="Arial"/>
                <w:sz w:val="18"/>
              </w:rPr>
            </w:pPr>
            <w:r>
              <w:rPr>
                <w:rFonts w:ascii="Arial" w:hAnsi="Arial" w:cs="Arial"/>
                <w:sz w:val="18"/>
              </w:rPr>
              <w:t xml:space="preserve">4200 </w:t>
            </w:r>
            <w:r>
              <w:rPr>
                <w:rFonts w:ascii="Arial" w:hAnsi="Arial" w:cs="Arial" w:hint="eastAsia"/>
                <w:sz w:val="18"/>
              </w:rPr>
              <w:t>MHz</w:t>
            </w:r>
          </w:p>
        </w:tc>
        <w:tc>
          <w:tcPr>
            <w:tcW w:w="1752" w:type="dxa"/>
            <w:tcBorders>
              <w:top w:val="single" w:sz="4" w:space="0" w:color="auto"/>
              <w:left w:val="single" w:sz="4" w:space="0" w:color="auto"/>
              <w:bottom w:val="single" w:sz="4" w:space="0" w:color="auto"/>
              <w:right w:val="single" w:sz="4" w:space="0" w:color="auto"/>
            </w:tcBorders>
            <w:vAlign w:val="center"/>
          </w:tcPr>
          <w:p w14:paraId="1FB49EA6" w14:textId="77777777" w:rsidR="000469EC" w:rsidRDefault="000469EC" w:rsidP="00E50036">
            <w:pPr>
              <w:keepNext/>
              <w:keepLines/>
              <w:jc w:val="center"/>
              <w:rPr>
                <w:rFonts w:ascii="Arial" w:hAnsi="Arial" w:cs="Arial"/>
                <w:sz w:val="18"/>
              </w:rPr>
            </w:pPr>
            <w:r>
              <w:rPr>
                <w:rFonts w:ascii="Arial" w:hAnsi="Arial" w:cs="Arial"/>
                <w:sz w:val="18"/>
              </w:rPr>
              <w:t>T</w:t>
            </w:r>
            <w:r>
              <w:rPr>
                <w:rFonts w:ascii="Arial" w:hAnsi="Arial" w:cs="Arial" w:hint="eastAsia"/>
                <w:sz w:val="18"/>
              </w:rPr>
              <w:t>DD</w:t>
            </w:r>
          </w:p>
        </w:tc>
      </w:tr>
      <w:tr w:rsidR="000469EC" w14:paraId="3007AFAE" w14:textId="77777777" w:rsidTr="00E50036">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2DB39758" w14:textId="77777777" w:rsidR="000469EC" w:rsidRDefault="000469EC" w:rsidP="00E50036">
            <w:pPr>
              <w:keepNext/>
              <w:keepLines/>
              <w:jc w:val="center"/>
              <w:rPr>
                <w:rFonts w:ascii="Arial" w:eastAsia="宋体" w:hAnsi="Arial" w:cs="Arial"/>
                <w:sz w:val="18"/>
              </w:rPr>
            </w:pPr>
            <w:r>
              <w:rPr>
                <w:rFonts w:ascii="Arial" w:eastAsia="宋体" w:hAnsi="Arial" w:cs="Arial" w:hint="eastAsia"/>
                <w:sz w:val="18"/>
              </w:rPr>
              <w:t>n</w:t>
            </w:r>
            <w:r>
              <w:rPr>
                <w:rFonts w:ascii="Arial" w:eastAsia="宋体" w:hAnsi="Arial" w:cs="Arial"/>
                <w:sz w:val="18"/>
              </w:rPr>
              <w:t>79</w:t>
            </w:r>
          </w:p>
        </w:tc>
        <w:tc>
          <w:tcPr>
            <w:tcW w:w="1088" w:type="dxa"/>
            <w:tcBorders>
              <w:top w:val="single" w:sz="4" w:space="0" w:color="auto"/>
              <w:left w:val="single" w:sz="4" w:space="0" w:color="auto"/>
              <w:bottom w:val="single" w:sz="4" w:space="0" w:color="auto"/>
              <w:right w:val="nil"/>
            </w:tcBorders>
            <w:vAlign w:val="center"/>
          </w:tcPr>
          <w:p w14:paraId="5DC1E7CE" w14:textId="77777777" w:rsidR="000469EC" w:rsidRDefault="000469EC" w:rsidP="00E50036">
            <w:pPr>
              <w:keepNext/>
              <w:keepLines/>
              <w:jc w:val="right"/>
              <w:rPr>
                <w:rFonts w:ascii="Arial" w:hAnsi="Arial" w:cs="Arial"/>
                <w:sz w:val="18"/>
              </w:rPr>
            </w:pPr>
            <w:r>
              <w:rPr>
                <w:rFonts w:ascii="Arial" w:hAnsi="Arial" w:cs="Arial"/>
                <w:sz w:val="18"/>
              </w:rPr>
              <w:t>4400 MHz</w:t>
            </w:r>
          </w:p>
        </w:tc>
        <w:tc>
          <w:tcPr>
            <w:tcW w:w="295" w:type="dxa"/>
            <w:tcBorders>
              <w:top w:val="single" w:sz="4" w:space="0" w:color="auto"/>
              <w:left w:val="nil"/>
              <w:bottom w:val="single" w:sz="4" w:space="0" w:color="auto"/>
              <w:right w:val="nil"/>
            </w:tcBorders>
            <w:vAlign w:val="center"/>
          </w:tcPr>
          <w:p w14:paraId="72E6A5B2" w14:textId="77777777" w:rsidR="000469EC" w:rsidRDefault="000469EC" w:rsidP="00E50036">
            <w:pPr>
              <w:keepNext/>
              <w:keepLines/>
              <w:jc w:val="center"/>
              <w:rPr>
                <w:rFonts w:ascii="Arial" w:eastAsia="宋体" w:hAnsi="Arial"/>
                <w:sz w:val="18"/>
              </w:rPr>
            </w:pPr>
            <w:r>
              <w:rPr>
                <w:rFonts w:ascii="Arial" w:hAnsi="Arial"/>
                <w:sz w:val="18"/>
              </w:rPr>
              <w:t>–</w:t>
            </w:r>
          </w:p>
        </w:tc>
        <w:tc>
          <w:tcPr>
            <w:tcW w:w="1306" w:type="dxa"/>
            <w:tcBorders>
              <w:top w:val="single" w:sz="4" w:space="0" w:color="auto"/>
              <w:left w:val="nil"/>
              <w:bottom w:val="single" w:sz="4" w:space="0" w:color="auto"/>
              <w:right w:val="single" w:sz="4" w:space="0" w:color="auto"/>
            </w:tcBorders>
            <w:vAlign w:val="center"/>
          </w:tcPr>
          <w:p w14:paraId="156F9208" w14:textId="77777777" w:rsidR="000469EC" w:rsidRDefault="000469EC" w:rsidP="00E50036">
            <w:pPr>
              <w:keepNext/>
              <w:keepLines/>
              <w:rPr>
                <w:rFonts w:ascii="Arial" w:hAnsi="Arial" w:cs="Arial"/>
                <w:sz w:val="18"/>
              </w:rPr>
            </w:pPr>
            <w:r>
              <w:rPr>
                <w:rFonts w:ascii="Arial" w:hAnsi="Arial" w:cs="Arial"/>
                <w:sz w:val="18"/>
              </w:rPr>
              <w:t xml:space="preserve">5000 </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vAlign w:val="center"/>
          </w:tcPr>
          <w:p w14:paraId="7441F3D3" w14:textId="77777777" w:rsidR="000469EC" w:rsidRDefault="000469EC" w:rsidP="00E50036">
            <w:pPr>
              <w:keepNext/>
              <w:keepLines/>
              <w:jc w:val="right"/>
              <w:rPr>
                <w:rFonts w:ascii="Arial" w:hAnsi="Arial" w:cs="Arial"/>
                <w:sz w:val="18"/>
              </w:rPr>
            </w:pPr>
            <w:r>
              <w:rPr>
                <w:rFonts w:ascii="Arial" w:hAnsi="Arial" w:cs="Arial"/>
                <w:sz w:val="18"/>
              </w:rPr>
              <w:t xml:space="preserve">4400 </w:t>
            </w:r>
            <w:r>
              <w:rPr>
                <w:rFonts w:ascii="Arial" w:hAnsi="Arial" w:cs="Arial" w:hint="eastAsia"/>
                <w:sz w:val="18"/>
              </w:rPr>
              <w:t>MHz</w:t>
            </w:r>
          </w:p>
        </w:tc>
        <w:tc>
          <w:tcPr>
            <w:tcW w:w="426" w:type="dxa"/>
            <w:tcBorders>
              <w:top w:val="single" w:sz="4" w:space="0" w:color="auto"/>
              <w:left w:val="nil"/>
              <w:bottom w:val="single" w:sz="4" w:space="0" w:color="auto"/>
              <w:right w:val="nil"/>
            </w:tcBorders>
            <w:vAlign w:val="center"/>
          </w:tcPr>
          <w:p w14:paraId="2133EB54" w14:textId="77777777" w:rsidR="000469EC" w:rsidRDefault="000469EC" w:rsidP="00E50036">
            <w:pPr>
              <w:keepNext/>
              <w:keepLines/>
              <w:jc w:val="center"/>
              <w:rPr>
                <w:rFonts w:ascii="Arial" w:hAnsi="Arial"/>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vAlign w:val="center"/>
          </w:tcPr>
          <w:p w14:paraId="5FD7AACA" w14:textId="77777777" w:rsidR="000469EC" w:rsidRDefault="000469EC" w:rsidP="00E50036">
            <w:pPr>
              <w:keepNext/>
              <w:keepLines/>
              <w:rPr>
                <w:rFonts w:ascii="Arial" w:hAnsi="Arial" w:cs="Arial"/>
                <w:sz w:val="18"/>
              </w:rPr>
            </w:pPr>
            <w:r>
              <w:rPr>
                <w:rFonts w:ascii="Arial" w:hAnsi="Arial" w:cs="Arial"/>
                <w:sz w:val="18"/>
              </w:rPr>
              <w:t xml:space="preserve">5000 </w:t>
            </w:r>
            <w:r>
              <w:rPr>
                <w:rFonts w:ascii="Arial" w:hAnsi="Arial" w:cs="Arial" w:hint="eastAsia"/>
                <w:sz w:val="18"/>
              </w:rPr>
              <w:t>MH</w:t>
            </w:r>
            <w:r>
              <w:rPr>
                <w:rFonts w:ascii="Arial" w:hAnsi="Arial" w:cs="Arial"/>
                <w:sz w:val="18"/>
              </w:rPr>
              <w:t>z</w:t>
            </w:r>
          </w:p>
        </w:tc>
        <w:tc>
          <w:tcPr>
            <w:tcW w:w="1752" w:type="dxa"/>
            <w:tcBorders>
              <w:top w:val="single" w:sz="4" w:space="0" w:color="auto"/>
              <w:left w:val="single" w:sz="4" w:space="0" w:color="auto"/>
              <w:bottom w:val="single" w:sz="4" w:space="0" w:color="auto"/>
              <w:right w:val="single" w:sz="4" w:space="0" w:color="auto"/>
            </w:tcBorders>
            <w:vAlign w:val="center"/>
          </w:tcPr>
          <w:p w14:paraId="6FBFE6D7" w14:textId="77777777" w:rsidR="000469EC" w:rsidRDefault="000469EC" w:rsidP="00E50036">
            <w:pPr>
              <w:keepNext/>
              <w:keepLines/>
              <w:jc w:val="center"/>
              <w:rPr>
                <w:rFonts w:ascii="Arial" w:hAnsi="Arial" w:cs="Arial"/>
                <w:sz w:val="18"/>
              </w:rPr>
            </w:pPr>
            <w:r>
              <w:rPr>
                <w:rFonts w:ascii="Arial" w:hAnsi="Arial" w:cs="Arial"/>
                <w:sz w:val="18"/>
              </w:rPr>
              <w:t>T</w:t>
            </w:r>
            <w:r>
              <w:rPr>
                <w:rFonts w:ascii="Arial" w:hAnsi="Arial" w:cs="Arial" w:hint="eastAsia"/>
                <w:sz w:val="18"/>
              </w:rPr>
              <w:t>DD</w:t>
            </w:r>
          </w:p>
        </w:tc>
      </w:tr>
    </w:tbl>
    <w:p w14:paraId="31EB7D81" w14:textId="77777777" w:rsidR="000469EC" w:rsidRDefault="000469EC" w:rsidP="000469EC"/>
    <w:p w14:paraId="323A88CB" w14:textId="49622D2A" w:rsidR="000469EC" w:rsidRDefault="000469EC" w:rsidP="000469EC">
      <w:pPr>
        <w:pStyle w:val="41"/>
      </w:pPr>
      <w:bookmarkStart w:id="93" w:name="_Toc136288116"/>
      <w:r>
        <w:rPr>
          <w:rFonts w:hint="eastAsia"/>
        </w:rPr>
        <w:t>5.2.</w:t>
      </w:r>
      <w:r>
        <w:t>1.2</w:t>
      </w:r>
      <w:r>
        <w:tab/>
        <w:t xml:space="preserve">Channel bandwidths per operating band for </w:t>
      </w:r>
      <w:r>
        <w:rPr>
          <w:rFonts w:hint="eastAsia"/>
        </w:rPr>
        <w:t>CA</w:t>
      </w:r>
      <w:bookmarkEnd w:id="93"/>
    </w:p>
    <w:p w14:paraId="0A9E9FCD" w14:textId="354422C0" w:rsidR="000469EC" w:rsidRDefault="000469EC" w:rsidP="000469EC">
      <w:pPr>
        <w:pStyle w:val="TH"/>
        <w:rPr>
          <w:rFonts w:cs="Arial"/>
        </w:rPr>
      </w:pPr>
      <w:r>
        <w:rPr>
          <w:rFonts w:cs="Arial"/>
        </w:rPr>
        <w:t>Table 5.2.1.2-1: Supported bandwidths per CA band combination of band n41+n77+n79</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0469EC" w14:paraId="1833FF41" w14:textId="77777777" w:rsidTr="00004D75">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02653CF7" w14:textId="77777777" w:rsidR="000469EC" w:rsidRDefault="000469EC" w:rsidP="00E50036">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00E079C5" w14:textId="77777777" w:rsidR="000469EC" w:rsidRDefault="000469EC" w:rsidP="00E50036">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3EAC2A39" w14:textId="77777777" w:rsidR="000469EC" w:rsidRDefault="000469EC" w:rsidP="00E50036">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DDCAB42" w14:textId="77777777" w:rsidR="000469EC" w:rsidRDefault="000469EC" w:rsidP="00E50036">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45A2F8EA" w14:textId="77777777" w:rsidR="000469EC" w:rsidRDefault="000469EC" w:rsidP="00E50036">
            <w:pPr>
              <w:pStyle w:val="TAH"/>
              <w:overflowPunct w:val="0"/>
              <w:autoSpaceDE w:val="0"/>
              <w:autoSpaceDN w:val="0"/>
              <w:adjustRightInd w:val="0"/>
              <w:rPr>
                <w:lang w:eastAsia="zh-CN"/>
              </w:rPr>
            </w:pPr>
            <w:r>
              <w:t>Bandwidth combination set</w:t>
            </w:r>
          </w:p>
        </w:tc>
      </w:tr>
      <w:tr w:rsidR="000469EC" w14:paraId="3C307079" w14:textId="77777777" w:rsidTr="00004D7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D416B7" w14:textId="77777777" w:rsidR="000469EC" w:rsidRDefault="000469EC" w:rsidP="00E50036">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n41</w:t>
            </w:r>
            <w:r>
              <w:rPr>
                <w:lang w:val="sv-SE"/>
              </w:rPr>
              <w:t>A-</w:t>
            </w:r>
            <w:r>
              <w:rPr>
                <w:rFonts w:hint="eastAsia"/>
                <w:lang w:eastAsia="zh-CN"/>
              </w:rPr>
              <w:t>n</w:t>
            </w:r>
            <w:r>
              <w:rPr>
                <w:lang w:eastAsia="zh-CN"/>
              </w:rPr>
              <w:t>77</w:t>
            </w:r>
            <w:r>
              <w:rPr>
                <w:lang w:val="sv-SE"/>
              </w:rPr>
              <w:t>A</w:t>
            </w:r>
            <w:r>
              <w:rPr>
                <w:rFonts w:eastAsia="宋体" w:hint="eastAsia"/>
                <w:lang w:eastAsia="zh-CN"/>
              </w:rPr>
              <w:t>-n</w:t>
            </w:r>
            <w:r>
              <w:rPr>
                <w:rFonts w:eastAsia="宋体"/>
                <w:lang w:eastAsia="zh-CN"/>
              </w:rPr>
              <w:t>79</w:t>
            </w:r>
            <w:r>
              <w:rPr>
                <w:rFonts w:eastAsia="宋体" w:hint="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782380" w14:textId="77777777" w:rsidR="000469EC" w:rsidRDefault="000469EC" w:rsidP="00E50036">
            <w:pPr>
              <w:pStyle w:val="TAC"/>
              <w:overflowPunct w:val="0"/>
              <w:autoSpaceDE w:val="0"/>
              <w:autoSpaceDN w:val="0"/>
              <w:adjustRightInd w:val="0"/>
              <w:rPr>
                <w:lang w:val="sv-SE"/>
              </w:rPr>
            </w:pPr>
            <w:r>
              <w:rPr>
                <w:rFonts w:hint="eastAsia"/>
                <w:lang w:eastAsia="zh-CN"/>
              </w:rPr>
              <w:t>CA</w:t>
            </w:r>
            <w:r>
              <w:t>_</w:t>
            </w:r>
            <w:r>
              <w:rPr>
                <w:rFonts w:hint="eastAsia"/>
                <w:lang w:eastAsia="zh-CN"/>
              </w:rPr>
              <w:t>n41</w:t>
            </w:r>
            <w:r>
              <w:rPr>
                <w:lang w:val="sv-SE"/>
              </w:rPr>
              <w:t>A-</w:t>
            </w:r>
            <w:r>
              <w:rPr>
                <w:rFonts w:hint="eastAsia"/>
                <w:lang w:eastAsia="zh-CN"/>
              </w:rPr>
              <w:t>n</w:t>
            </w:r>
            <w:r>
              <w:rPr>
                <w:lang w:eastAsia="zh-CN"/>
              </w:rPr>
              <w:t>77</w:t>
            </w:r>
            <w:r>
              <w:rPr>
                <w:lang w:val="sv-SE"/>
              </w:rPr>
              <w:t>A</w:t>
            </w:r>
          </w:p>
          <w:p w14:paraId="57F6C81B" w14:textId="77777777" w:rsidR="000469EC" w:rsidRDefault="000469EC" w:rsidP="00E50036">
            <w:pPr>
              <w:pStyle w:val="TAC"/>
              <w:overflowPunct w:val="0"/>
              <w:autoSpaceDE w:val="0"/>
              <w:autoSpaceDN w:val="0"/>
              <w:adjustRightInd w:val="0"/>
              <w:rPr>
                <w:lang w:val="sv-SE"/>
              </w:rPr>
            </w:pPr>
            <w:r>
              <w:rPr>
                <w:rFonts w:hint="eastAsia"/>
                <w:lang w:eastAsia="zh-CN"/>
              </w:rPr>
              <w:t>CA</w:t>
            </w:r>
            <w:r>
              <w:t>_</w:t>
            </w:r>
            <w:r>
              <w:rPr>
                <w:rFonts w:hint="eastAsia"/>
                <w:lang w:eastAsia="zh-CN"/>
              </w:rPr>
              <w:t>n41</w:t>
            </w:r>
            <w:r>
              <w:rPr>
                <w:lang w:val="sv-SE"/>
              </w:rPr>
              <w:t>A-</w:t>
            </w:r>
            <w:r>
              <w:rPr>
                <w:rFonts w:hint="eastAsia"/>
                <w:lang w:eastAsia="zh-CN"/>
              </w:rPr>
              <w:t>n</w:t>
            </w:r>
            <w:r>
              <w:rPr>
                <w:lang w:eastAsia="zh-CN"/>
              </w:rPr>
              <w:t>79</w:t>
            </w:r>
            <w:r>
              <w:rPr>
                <w:lang w:val="sv-SE"/>
              </w:rPr>
              <w:t>A</w:t>
            </w:r>
          </w:p>
          <w:p w14:paraId="31678F26" w14:textId="77777777" w:rsidR="000469EC" w:rsidRDefault="000469EC" w:rsidP="00E50036">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n77</w:t>
            </w:r>
            <w:r>
              <w:rPr>
                <w:lang w:val="sv-SE"/>
              </w:rPr>
              <w:t>A-</w:t>
            </w:r>
            <w:r>
              <w:rPr>
                <w:rFonts w:hint="eastAsia"/>
                <w:lang w:eastAsia="zh-CN"/>
              </w:rPr>
              <w:t>n</w:t>
            </w:r>
            <w:r>
              <w:rPr>
                <w:lang w:eastAsia="zh-CN"/>
              </w:rPr>
              <w:t>79</w:t>
            </w:r>
            <w:r>
              <w:rPr>
                <w:lang w:val="sv-SE"/>
              </w:rPr>
              <w:t>A</w:t>
            </w:r>
          </w:p>
        </w:tc>
        <w:tc>
          <w:tcPr>
            <w:tcW w:w="730" w:type="dxa"/>
            <w:tcBorders>
              <w:left w:val="single" w:sz="4" w:space="0" w:color="auto"/>
              <w:right w:val="single" w:sz="4" w:space="0" w:color="auto"/>
            </w:tcBorders>
            <w:vAlign w:val="center"/>
          </w:tcPr>
          <w:p w14:paraId="6CEB6863" w14:textId="77777777" w:rsidR="000469EC" w:rsidRDefault="000469EC" w:rsidP="00E50036">
            <w:pPr>
              <w:pStyle w:val="TAC"/>
              <w:overflowPunct w:val="0"/>
              <w:autoSpaceDE w:val="0"/>
              <w:autoSpaceDN w:val="0"/>
              <w:adjustRightInd w:val="0"/>
              <w:rPr>
                <w:lang w:eastAsia="zh-CN"/>
              </w:rPr>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E109807" w14:textId="77777777" w:rsidR="000469EC" w:rsidRDefault="000469EC" w:rsidP="00E50036">
            <w:pPr>
              <w:pStyle w:val="TAC"/>
            </w:pPr>
            <w:r>
              <w:rPr>
                <w:rFonts w:hint="eastAsia"/>
              </w:rPr>
              <w:t>1</w:t>
            </w:r>
            <w:r>
              <w:t>0, 15, 20, 30, 40, 50, 60, 80, 90, 100</w:t>
            </w:r>
          </w:p>
        </w:tc>
        <w:tc>
          <w:tcPr>
            <w:tcW w:w="1360" w:type="dxa"/>
            <w:tcBorders>
              <w:left w:val="single" w:sz="4" w:space="0" w:color="auto"/>
              <w:bottom w:val="nil"/>
              <w:right w:val="single" w:sz="4" w:space="0" w:color="auto"/>
            </w:tcBorders>
            <w:shd w:val="clear" w:color="auto" w:fill="auto"/>
            <w:vAlign w:val="center"/>
          </w:tcPr>
          <w:p w14:paraId="7DA4F3F8" w14:textId="77777777" w:rsidR="000469EC" w:rsidRDefault="000469EC" w:rsidP="00E50036">
            <w:pPr>
              <w:pStyle w:val="TAC"/>
              <w:overflowPunct w:val="0"/>
              <w:autoSpaceDE w:val="0"/>
              <w:autoSpaceDN w:val="0"/>
              <w:adjustRightInd w:val="0"/>
              <w:rPr>
                <w:lang w:eastAsia="zh-CN"/>
              </w:rPr>
            </w:pPr>
            <w:r>
              <w:rPr>
                <w:rFonts w:hint="eastAsia"/>
                <w:lang w:eastAsia="zh-CN"/>
              </w:rPr>
              <w:t>0</w:t>
            </w:r>
          </w:p>
        </w:tc>
      </w:tr>
      <w:tr w:rsidR="000469EC" w14:paraId="0B3396F9" w14:textId="77777777" w:rsidTr="00004D75">
        <w:trPr>
          <w:trHeight w:val="187"/>
        </w:trPr>
        <w:tc>
          <w:tcPr>
            <w:tcW w:w="1983" w:type="dxa"/>
            <w:tcBorders>
              <w:top w:val="nil"/>
              <w:left w:val="single" w:sz="4" w:space="0" w:color="auto"/>
              <w:bottom w:val="nil"/>
              <w:right w:val="single" w:sz="4" w:space="0" w:color="auto"/>
            </w:tcBorders>
            <w:shd w:val="clear" w:color="auto" w:fill="auto"/>
            <w:vAlign w:val="center"/>
          </w:tcPr>
          <w:p w14:paraId="2957A3B5" w14:textId="77777777" w:rsidR="000469EC" w:rsidRDefault="000469EC" w:rsidP="00E5003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23010C0" w14:textId="77777777" w:rsidR="000469EC" w:rsidRDefault="000469EC" w:rsidP="00E50036">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28FF5FDB" w14:textId="77777777" w:rsidR="000469EC" w:rsidRDefault="000469EC" w:rsidP="00E50036">
            <w:pPr>
              <w:pStyle w:val="TAC"/>
              <w:overflowPunct w:val="0"/>
              <w:autoSpaceDE w:val="0"/>
              <w:autoSpaceDN w:val="0"/>
              <w:adjustRightInd w:val="0"/>
              <w:rPr>
                <w:lang w:eastAsia="zh-CN"/>
              </w:rPr>
            </w:pPr>
            <w:r>
              <w:rPr>
                <w:rFonts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80D20AF" w14:textId="77777777" w:rsidR="000469EC" w:rsidRDefault="000469EC" w:rsidP="00E50036">
            <w:pPr>
              <w:pStyle w:val="TAC"/>
            </w:pPr>
            <w:r>
              <w:rPr>
                <w:rFonts w:hint="eastAsia"/>
              </w:rPr>
              <w:t>1</w:t>
            </w:r>
            <w:r>
              <w:t>0, 15, 20, 40, 50, 60, 80, 90, 100</w:t>
            </w:r>
          </w:p>
        </w:tc>
        <w:tc>
          <w:tcPr>
            <w:tcW w:w="1360" w:type="dxa"/>
            <w:tcBorders>
              <w:top w:val="nil"/>
              <w:left w:val="single" w:sz="4" w:space="0" w:color="auto"/>
              <w:bottom w:val="nil"/>
              <w:right w:val="single" w:sz="4" w:space="0" w:color="auto"/>
            </w:tcBorders>
            <w:shd w:val="clear" w:color="auto" w:fill="auto"/>
            <w:vAlign w:val="center"/>
          </w:tcPr>
          <w:p w14:paraId="5AABC864" w14:textId="77777777" w:rsidR="000469EC" w:rsidRDefault="000469EC" w:rsidP="00E50036">
            <w:pPr>
              <w:pStyle w:val="TAC"/>
              <w:overflowPunct w:val="0"/>
              <w:autoSpaceDE w:val="0"/>
              <w:autoSpaceDN w:val="0"/>
              <w:adjustRightInd w:val="0"/>
              <w:rPr>
                <w:lang w:eastAsia="zh-CN"/>
              </w:rPr>
            </w:pPr>
          </w:p>
        </w:tc>
      </w:tr>
      <w:tr w:rsidR="000469EC" w14:paraId="0E88BDA6" w14:textId="77777777" w:rsidTr="004B595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337E7C" w14:textId="77777777" w:rsidR="000469EC" w:rsidRDefault="000469EC" w:rsidP="00E5003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884572" w14:textId="77777777" w:rsidR="000469EC" w:rsidRDefault="000469EC" w:rsidP="00E50036">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0DDCFD8F" w14:textId="77777777" w:rsidR="000469EC" w:rsidRDefault="000469EC" w:rsidP="00E50036">
            <w:pPr>
              <w:pStyle w:val="TAC"/>
              <w:overflowPunct w:val="0"/>
              <w:autoSpaceDE w:val="0"/>
              <w:autoSpaceDN w:val="0"/>
              <w:adjustRightInd w:val="0"/>
              <w:rPr>
                <w:lang w:eastAsia="zh-CN"/>
              </w:rPr>
            </w:pPr>
            <w:r>
              <w:rPr>
                <w:rFonts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1F813F0" w14:textId="77777777" w:rsidR="000469EC" w:rsidRPr="00C85666" w:rsidRDefault="000469EC" w:rsidP="00E50036">
            <w:pPr>
              <w:pStyle w:val="TAC"/>
              <w:rPr>
                <w:rFonts w:eastAsia="宋体"/>
                <w:lang w:eastAsia="zh-CN" w:bidi="ar"/>
              </w:rPr>
            </w:pPr>
            <w:r>
              <w:rPr>
                <w:rFonts w:hint="eastAsia"/>
                <w:lang w:bidi="ar"/>
              </w:rPr>
              <w:t>4</w:t>
            </w:r>
            <w:r>
              <w:rPr>
                <w:lang w:bidi="ar"/>
              </w:rPr>
              <w:t>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21D8D8" w14:textId="77777777" w:rsidR="000469EC" w:rsidRDefault="000469EC" w:rsidP="00E50036">
            <w:pPr>
              <w:pStyle w:val="TAC"/>
              <w:overflowPunct w:val="0"/>
              <w:autoSpaceDE w:val="0"/>
              <w:autoSpaceDN w:val="0"/>
              <w:adjustRightInd w:val="0"/>
              <w:rPr>
                <w:lang w:eastAsia="zh-CN"/>
              </w:rPr>
            </w:pPr>
          </w:p>
        </w:tc>
      </w:tr>
      <w:tr w:rsidR="00004D75" w14:paraId="513BE076" w14:textId="77777777" w:rsidTr="004B595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12C044" w14:textId="76D3A422" w:rsidR="00004D75" w:rsidRDefault="00004D75" w:rsidP="00004D75">
            <w:pPr>
              <w:pStyle w:val="TAC"/>
              <w:overflowPunct w:val="0"/>
              <w:autoSpaceDE w:val="0"/>
              <w:autoSpaceDN w:val="0"/>
              <w:adjustRightInd w:val="0"/>
              <w:rPr>
                <w:lang w:eastAsia="zh-CN"/>
              </w:rPr>
            </w:pPr>
            <w:r>
              <w:rPr>
                <w:lang w:eastAsia="zh-CN"/>
              </w:rPr>
              <w:t>CA</w:t>
            </w:r>
            <w:r>
              <w:t>_</w:t>
            </w:r>
            <w:r>
              <w:rPr>
                <w:lang w:eastAsia="zh-CN"/>
              </w:rPr>
              <w:t>n41</w:t>
            </w:r>
            <w:r>
              <w:rPr>
                <w:lang w:val="sv-SE"/>
              </w:rPr>
              <w:t>A-</w:t>
            </w:r>
            <w:r>
              <w:rPr>
                <w:lang w:eastAsia="zh-CN"/>
              </w:rPr>
              <w:t>n77(2</w:t>
            </w:r>
            <w:r>
              <w:rPr>
                <w:lang w:val="sv-SE"/>
              </w:rPr>
              <w:t>A)</w:t>
            </w:r>
            <w:r>
              <w:rPr>
                <w:rFonts w:eastAsia="宋体"/>
                <w:lang w:eastAsia="zh-CN"/>
              </w:rPr>
              <w:t>-n79A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4C9255" w14:textId="77777777" w:rsidR="00004D75" w:rsidRDefault="00004D75" w:rsidP="00004D75">
            <w:pPr>
              <w:pStyle w:val="TAC"/>
              <w:overflowPunct w:val="0"/>
              <w:autoSpaceDE w:val="0"/>
              <w:autoSpaceDN w:val="0"/>
              <w:adjustRightInd w:val="0"/>
              <w:rPr>
                <w:lang w:val="sv-SE"/>
              </w:rPr>
            </w:pPr>
            <w:r>
              <w:rPr>
                <w:lang w:eastAsia="zh-CN"/>
              </w:rPr>
              <w:t>CA</w:t>
            </w:r>
            <w:r>
              <w:t>_</w:t>
            </w:r>
            <w:r>
              <w:rPr>
                <w:lang w:eastAsia="zh-CN"/>
              </w:rPr>
              <w:t>n41</w:t>
            </w:r>
            <w:r>
              <w:rPr>
                <w:lang w:val="sv-SE"/>
              </w:rPr>
              <w:t>A-</w:t>
            </w:r>
            <w:r>
              <w:rPr>
                <w:lang w:eastAsia="zh-CN"/>
              </w:rPr>
              <w:t>n77</w:t>
            </w:r>
            <w:r>
              <w:rPr>
                <w:lang w:val="sv-SE"/>
              </w:rPr>
              <w:t>A</w:t>
            </w:r>
          </w:p>
          <w:p w14:paraId="0496829A" w14:textId="77777777" w:rsidR="00004D75" w:rsidRDefault="00004D75" w:rsidP="00004D75">
            <w:pPr>
              <w:pStyle w:val="TAC"/>
              <w:overflowPunct w:val="0"/>
              <w:autoSpaceDE w:val="0"/>
              <w:autoSpaceDN w:val="0"/>
              <w:adjustRightInd w:val="0"/>
              <w:rPr>
                <w:lang w:val="sv-SE"/>
              </w:rPr>
            </w:pPr>
            <w:r>
              <w:rPr>
                <w:lang w:eastAsia="zh-CN"/>
              </w:rPr>
              <w:t>CA</w:t>
            </w:r>
            <w:r>
              <w:t>_</w:t>
            </w:r>
            <w:r>
              <w:rPr>
                <w:lang w:eastAsia="zh-CN"/>
              </w:rPr>
              <w:t>n41</w:t>
            </w:r>
            <w:r>
              <w:rPr>
                <w:lang w:val="sv-SE"/>
              </w:rPr>
              <w:t>A-</w:t>
            </w:r>
            <w:r>
              <w:rPr>
                <w:lang w:eastAsia="zh-CN"/>
              </w:rPr>
              <w:t>n79</w:t>
            </w:r>
            <w:r>
              <w:rPr>
                <w:lang w:val="sv-SE"/>
              </w:rPr>
              <w:t>A</w:t>
            </w:r>
          </w:p>
          <w:p w14:paraId="3466CD3E" w14:textId="1D1CF882" w:rsidR="00004D75" w:rsidRDefault="00004D75" w:rsidP="00004D75">
            <w:pPr>
              <w:pStyle w:val="TAC"/>
              <w:overflowPunct w:val="0"/>
              <w:autoSpaceDE w:val="0"/>
              <w:autoSpaceDN w:val="0"/>
              <w:adjustRightInd w:val="0"/>
              <w:rPr>
                <w:lang w:eastAsia="zh-CN"/>
              </w:rPr>
            </w:pPr>
            <w:r>
              <w:rPr>
                <w:lang w:eastAsia="zh-CN"/>
              </w:rPr>
              <w:t>CA</w:t>
            </w:r>
            <w:r>
              <w:t>_</w:t>
            </w:r>
            <w:r>
              <w:rPr>
                <w:lang w:eastAsia="zh-CN"/>
              </w:rPr>
              <w:t>n77</w:t>
            </w:r>
            <w:r>
              <w:rPr>
                <w:lang w:val="sv-SE"/>
              </w:rPr>
              <w:t>A-</w:t>
            </w:r>
            <w:r>
              <w:rPr>
                <w:lang w:eastAsia="zh-CN"/>
              </w:rPr>
              <w:t>n79</w:t>
            </w:r>
            <w:r>
              <w:rPr>
                <w:lang w:val="sv-SE"/>
              </w:rPr>
              <w:t>A</w:t>
            </w:r>
          </w:p>
        </w:tc>
        <w:tc>
          <w:tcPr>
            <w:tcW w:w="730" w:type="dxa"/>
            <w:tcBorders>
              <w:left w:val="single" w:sz="4" w:space="0" w:color="auto"/>
              <w:right w:val="single" w:sz="4" w:space="0" w:color="auto"/>
            </w:tcBorders>
            <w:vAlign w:val="center"/>
          </w:tcPr>
          <w:p w14:paraId="66DC8383" w14:textId="7B764D4B" w:rsidR="00004D75" w:rsidRDefault="00004D75" w:rsidP="00004D75">
            <w:pPr>
              <w:pStyle w:val="TAC"/>
              <w:overflowPunct w:val="0"/>
              <w:autoSpaceDE w:val="0"/>
              <w:autoSpaceDN w:val="0"/>
              <w:adjustRightInd w:val="0"/>
              <w:rPr>
                <w:lang w:eastAsia="zh-CN"/>
              </w:rPr>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4AE1713" w14:textId="04802DB0" w:rsidR="00004D75" w:rsidRDefault="00004D75" w:rsidP="00004D75">
            <w:pPr>
              <w:pStyle w:val="TAC"/>
              <w:rPr>
                <w:lang w:bidi="ar"/>
              </w:rPr>
            </w:pPr>
            <w: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B80F9E" w14:textId="44655ABB" w:rsidR="00004D75" w:rsidRDefault="00004D75" w:rsidP="00004D75">
            <w:pPr>
              <w:pStyle w:val="TAC"/>
              <w:overflowPunct w:val="0"/>
              <w:autoSpaceDE w:val="0"/>
              <w:autoSpaceDN w:val="0"/>
              <w:adjustRightInd w:val="0"/>
              <w:rPr>
                <w:lang w:eastAsia="zh-CN"/>
              </w:rPr>
            </w:pPr>
            <w:r>
              <w:rPr>
                <w:lang w:eastAsia="zh-CN"/>
              </w:rPr>
              <w:t>0</w:t>
            </w:r>
          </w:p>
        </w:tc>
      </w:tr>
      <w:tr w:rsidR="00004D75" w14:paraId="1A76EF50" w14:textId="77777777" w:rsidTr="00004D75">
        <w:trPr>
          <w:trHeight w:val="187"/>
        </w:trPr>
        <w:tc>
          <w:tcPr>
            <w:tcW w:w="1983" w:type="dxa"/>
            <w:tcBorders>
              <w:top w:val="nil"/>
              <w:left w:val="single" w:sz="4" w:space="0" w:color="auto"/>
              <w:bottom w:val="nil"/>
              <w:right w:val="single" w:sz="4" w:space="0" w:color="auto"/>
            </w:tcBorders>
            <w:shd w:val="clear" w:color="auto" w:fill="auto"/>
            <w:vAlign w:val="center"/>
          </w:tcPr>
          <w:p w14:paraId="0DC69668" w14:textId="77777777" w:rsidR="00004D75" w:rsidRDefault="00004D75" w:rsidP="00004D75">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684C2C4" w14:textId="77777777" w:rsidR="00004D75" w:rsidRDefault="00004D75" w:rsidP="00004D75">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7E308868" w14:textId="7F568EB2" w:rsidR="00004D75" w:rsidRDefault="00004D75" w:rsidP="00004D75">
            <w:pPr>
              <w:pStyle w:val="TAC"/>
              <w:overflowPunct w:val="0"/>
              <w:autoSpaceDE w:val="0"/>
              <w:autoSpaceDN w:val="0"/>
              <w:adjustRightInd w:val="0"/>
              <w:rPr>
                <w:lang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6EDE842" w14:textId="36AD4FE8" w:rsidR="00004D75" w:rsidRDefault="00004D75" w:rsidP="00004D75">
            <w:pPr>
              <w:pStyle w:val="TAC"/>
              <w:rPr>
                <w:lang w:bidi="ar"/>
              </w:rPr>
            </w:pPr>
            <w:r>
              <w:t>CA_n77(2A)_BCS0</w:t>
            </w:r>
          </w:p>
        </w:tc>
        <w:tc>
          <w:tcPr>
            <w:tcW w:w="1360" w:type="dxa"/>
            <w:tcBorders>
              <w:top w:val="nil"/>
              <w:left w:val="single" w:sz="4" w:space="0" w:color="auto"/>
              <w:bottom w:val="nil"/>
              <w:right w:val="single" w:sz="4" w:space="0" w:color="auto"/>
            </w:tcBorders>
            <w:shd w:val="clear" w:color="auto" w:fill="auto"/>
            <w:vAlign w:val="center"/>
          </w:tcPr>
          <w:p w14:paraId="0FF3E3CD" w14:textId="77777777" w:rsidR="00004D75" w:rsidRDefault="00004D75" w:rsidP="00004D75">
            <w:pPr>
              <w:pStyle w:val="TAC"/>
              <w:overflowPunct w:val="0"/>
              <w:autoSpaceDE w:val="0"/>
              <w:autoSpaceDN w:val="0"/>
              <w:adjustRightInd w:val="0"/>
              <w:rPr>
                <w:lang w:eastAsia="zh-CN"/>
              </w:rPr>
            </w:pPr>
          </w:p>
        </w:tc>
      </w:tr>
      <w:tr w:rsidR="00004D75" w14:paraId="6E48BFF4" w14:textId="77777777" w:rsidTr="00004D7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0BA118" w14:textId="77777777" w:rsidR="00004D75" w:rsidRDefault="00004D75" w:rsidP="00004D75">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2FDFD2" w14:textId="77777777" w:rsidR="00004D75" w:rsidRDefault="00004D75" w:rsidP="00004D75">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03AA6DC9" w14:textId="31DF39E5" w:rsidR="00004D75" w:rsidRDefault="00004D75" w:rsidP="00004D75">
            <w:pPr>
              <w:pStyle w:val="TAC"/>
              <w:overflowPunct w:val="0"/>
              <w:autoSpaceDE w:val="0"/>
              <w:autoSpaceDN w:val="0"/>
              <w:adjustRightInd w:val="0"/>
              <w:rPr>
                <w:lang w:eastAsia="zh-CN"/>
              </w:rPr>
            </w:pPr>
            <w:r>
              <w:rPr>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C425A1D" w14:textId="5BBCCC06" w:rsidR="00004D75" w:rsidRDefault="00004D75" w:rsidP="00004D75">
            <w:pPr>
              <w:pStyle w:val="TAC"/>
              <w:rPr>
                <w:lang w:bidi="ar"/>
              </w:rPr>
            </w:pPr>
            <w:r>
              <w:rPr>
                <w:lang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87D6D0" w14:textId="77777777" w:rsidR="00004D75" w:rsidRDefault="00004D75" w:rsidP="00004D75">
            <w:pPr>
              <w:pStyle w:val="TAC"/>
              <w:overflowPunct w:val="0"/>
              <w:autoSpaceDE w:val="0"/>
              <w:autoSpaceDN w:val="0"/>
              <w:adjustRightInd w:val="0"/>
              <w:rPr>
                <w:lang w:eastAsia="zh-CN"/>
              </w:rPr>
            </w:pPr>
          </w:p>
        </w:tc>
      </w:tr>
    </w:tbl>
    <w:p w14:paraId="2EE0415A" w14:textId="77777777" w:rsidR="000469EC" w:rsidRDefault="000469EC" w:rsidP="000469EC">
      <w:pPr>
        <w:pStyle w:val="TH"/>
        <w:sectPr w:rsidR="000469EC">
          <w:pgSz w:w="11906" w:h="16838"/>
          <w:pgMar w:top="567" w:right="1134" w:bottom="709" w:left="1134" w:header="720" w:footer="720" w:gutter="0"/>
          <w:cols w:space="720"/>
          <w:docGrid w:linePitch="272"/>
        </w:sectPr>
      </w:pPr>
    </w:p>
    <w:p w14:paraId="6C37EE70" w14:textId="63897D4C" w:rsidR="000469EC" w:rsidRDefault="000469EC" w:rsidP="000469EC">
      <w:pPr>
        <w:pStyle w:val="41"/>
      </w:pPr>
      <w:bookmarkStart w:id="94" w:name="_Toc136288117"/>
      <w:r>
        <w:rPr>
          <w:rFonts w:hint="eastAsia"/>
        </w:rPr>
        <w:lastRenderedPageBreak/>
        <w:t>5.</w:t>
      </w:r>
      <w:r>
        <w:t>2</w:t>
      </w:r>
      <w:r>
        <w:rPr>
          <w:rFonts w:hint="eastAsia"/>
        </w:rPr>
        <w:t>.</w:t>
      </w:r>
      <w:r>
        <w:t>1</w:t>
      </w:r>
      <w:r>
        <w:rPr>
          <w:rFonts w:hint="eastAsia"/>
        </w:rPr>
        <w:t>.3</w:t>
      </w:r>
      <w:r>
        <w:tab/>
      </w:r>
      <w:r w:rsidRPr="000469EC">
        <w:t>∆T</w:t>
      </w:r>
      <w:r w:rsidRPr="000469EC">
        <w:rPr>
          <w:vertAlign w:val="subscript"/>
        </w:rPr>
        <w:t>IB</w:t>
      </w:r>
      <w:r w:rsidRPr="000469EC">
        <w:rPr>
          <w:rFonts w:hint="eastAsia"/>
          <w:vertAlign w:val="subscript"/>
        </w:rPr>
        <w:t>,c</w:t>
      </w:r>
      <w:r w:rsidRPr="000469EC">
        <w:t xml:space="preserve"> and ∆R</w:t>
      </w:r>
      <w:r w:rsidRPr="000469EC">
        <w:rPr>
          <w:vertAlign w:val="subscript"/>
        </w:rPr>
        <w:t>IB</w:t>
      </w:r>
      <w:r w:rsidRPr="000469EC">
        <w:rPr>
          <w:rFonts w:hint="eastAsia"/>
          <w:vertAlign w:val="subscript"/>
        </w:rPr>
        <w:t>,c</w:t>
      </w:r>
      <w:r w:rsidRPr="000469EC">
        <w:t xml:space="preserve"> values</w:t>
      </w:r>
      <w:bookmarkEnd w:id="94"/>
    </w:p>
    <w:p w14:paraId="38C3293C" w14:textId="77777777" w:rsidR="000469EC" w:rsidRDefault="000469EC" w:rsidP="000469EC">
      <w:r>
        <w:t xml:space="preserve">For </w:t>
      </w:r>
      <w:r>
        <w:rPr>
          <w:lang w:eastAsia="zh-CN"/>
        </w:rPr>
        <w:t>CA_n41</w:t>
      </w:r>
      <w:r>
        <w:t>-n77</w:t>
      </w:r>
      <w:r>
        <w:rPr>
          <w:lang w:eastAsia="zh-CN"/>
        </w:rPr>
        <w:t>-</w:t>
      </w:r>
      <w:r>
        <w:rPr>
          <w:rFonts w:hint="eastAsia"/>
          <w:lang w:eastAsia="zh-CN"/>
        </w:rPr>
        <w:t>n</w:t>
      </w:r>
      <w:r>
        <w:rPr>
          <w:lang w:eastAsia="zh-CN"/>
        </w:rPr>
        <w:t>79</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w:t>
      </w:r>
    </w:p>
    <w:p w14:paraId="20C54873" w14:textId="6E1D181A" w:rsidR="000469EC" w:rsidRDefault="000469EC" w:rsidP="00A20126">
      <w:pPr>
        <w:pStyle w:val="TH"/>
        <w:rPr>
          <w:rFonts w:cs="Arial"/>
        </w:rPr>
      </w:pPr>
      <w:r>
        <w:rPr>
          <w:rFonts w:cs="Arial"/>
        </w:rPr>
        <w:t xml:space="preserve">Table </w:t>
      </w:r>
      <w:r>
        <w:rPr>
          <w:rFonts w:cs="Arial" w:hint="eastAsia"/>
        </w:rPr>
        <w:t>5.</w:t>
      </w:r>
      <w:r>
        <w:rPr>
          <w:rFonts w:cs="Arial"/>
        </w:rPr>
        <w:t>2.1.3-1: ΔT</w:t>
      </w:r>
      <w:r w:rsidRPr="000469EC">
        <w:rPr>
          <w:rFonts w:cs="Arial"/>
          <w:vertAlign w:val="subscript"/>
        </w:rPr>
        <w:t>IB,c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0469EC" w14:paraId="0B6A90F6" w14:textId="77777777" w:rsidTr="00E50036">
        <w:trPr>
          <w:jc w:val="center"/>
        </w:trPr>
        <w:tc>
          <w:tcPr>
            <w:tcW w:w="2336" w:type="dxa"/>
            <w:vMerge w:val="restart"/>
            <w:tcBorders>
              <w:top w:val="single" w:sz="4" w:space="0" w:color="auto"/>
              <w:left w:val="single" w:sz="4" w:space="0" w:color="auto"/>
              <w:right w:val="single" w:sz="4" w:space="0" w:color="auto"/>
            </w:tcBorders>
          </w:tcPr>
          <w:p w14:paraId="69E96380" w14:textId="77777777" w:rsidR="000469EC" w:rsidRDefault="000469EC" w:rsidP="00E50036">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99B070F" w14:textId="77777777" w:rsidR="000469EC" w:rsidRDefault="000469EC" w:rsidP="00E50036">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0469EC" w14:paraId="6DB16CBB" w14:textId="77777777" w:rsidTr="00E50036">
        <w:trPr>
          <w:jc w:val="center"/>
        </w:trPr>
        <w:tc>
          <w:tcPr>
            <w:tcW w:w="2336" w:type="dxa"/>
            <w:vMerge/>
            <w:tcBorders>
              <w:left w:val="single" w:sz="4" w:space="0" w:color="auto"/>
              <w:bottom w:val="single" w:sz="4" w:space="0" w:color="auto"/>
              <w:right w:val="single" w:sz="4" w:space="0" w:color="auto"/>
            </w:tcBorders>
          </w:tcPr>
          <w:p w14:paraId="1247DDED" w14:textId="77777777" w:rsidR="000469EC" w:rsidRDefault="000469EC" w:rsidP="00E50036">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A19752F" w14:textId="77777777" w:rsidR="000469EC" w:rsidRDefault="000469EC" w:rsidP="00E50036">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0469EC" w14:paraId="20213F54" w14:textId="77777777" w:rsidTr="00E5003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AA527E9" w14:textId="39E06346" w:rsidR="000469EC" w:rsidRDefault="000469EC" w:rsidP="00E50036">
            <w:pPr>
              <w:keepNext/>
              <w:keepLines/>
              <w:spacing w:after="0"/>
              <w:jc w:val="center"/>
              <w:rPr>
                <w:rFonts w:ascii="Arial" w:eastAsia="宋体"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n41</w:t>
            </w:r>
            <w:r>
              <w:rPr>
                <w:rFonts w:ascii="Arial" w:eastAsia="等线" w:hAnsi="Arial"/>
                <w:sz w:val="18"/>
                <w:lang w:val="sv-SE" w:eastAsia="ja-JP"/>
              </w:rPr>
              <w:t>-</w:t>
            </w:r>
            <w:r>
              <w:rPr>
                <w:rFonts w:ascii="Arial" w:eastAsia="等线" w:hAnsi="Arial"/>
                <w:sz w:val="18"/>
                <w:lang w:val="en-US" w:eastAsia="zh-CN"/>
              </w:rPr>
              <w:t>n77</w:t>
            </w:r>
            <w:r>
              <w:rPr>
                <w:rFonts w:ascii="Arial" w:eastAsia="等线" w:hAnsi="Arial"/>
                <w:sz w:val="18"/>
                <w:lang w:val="sv-SE" w:eastAsia="zh-CN"/>
              </w:rPr>
              <w:t>-n79</w:t>
            </w:r>
          </w:p>
        </w:tc>
        <w:tc>
          <w:tcPr>
            <w:tcW w:w="1968" w:type="dxa"/>
            <w:tcBorders>
              <w:top w:val="single" w:sz="4" w:space="0" w:color="auto"/>
              <w:left w:val="single" w:sz="4" w:space="0" w:color="auto"/>
              <w:bottom w:val="single" w:sz="4" w:space="0" w:color="auto"/>
              <w:right w:val="single" w:sz="4" w:space="0" w:color="auto"/>
            </w:tcBorders>
            <w:vAlign w:val="center"/>
          </w:tcPr>
          <w:p w14:paraId="3CF8F7BA" w14:textId="61057BA2" w:rsidR="000469EC" w:rsidRDefault="000469EC" w:rsidP="00E50036">
            <w:pPr>
              <w:keepNext/>
              <w:keepLines/>
              <w:spacing w:after="0"/>
              <w:jc w:val="center"/>
              <w:rPr>
                <w:rFonts w:ascii="Arial" w:eastAsia="宋体" w:hAnsi="Arial"/>
                <w:sz w:val="18"/>
                <w:lang w:val="en-US" w:eastAsia="zh-CN"/>
              </w:rPr>
            </w:pPr>
            <w:r>
              <w:rPr>
                <w:rFonts w:ascii="Arial" w:eastAsia="等线" w:hAnsi="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6446B7E" w14:textId="7AE1EF8D" w:rsidR="000469EC" w:rsidRDefault="000469EC" w:rsidP="00E50036">
            <w:pPr>
              <w:keepNext/>
              <w:keepLines/>
              <w:spacing w:after="0"/>
              <w:jc w:val="center"/>
              <w:rPr>
                <w:rFonts w:ascii="Arial" w:eastAsia="宋体" w:hAnsi="Arial"/>
                <w:sz w:val="18"/>
                <w:lang w:val="en-US" w:eastAsia="zh-CN"/>
              </w:rPr>
            </w:pPr>
            <w:r>
              <w:rPr>
                <w:rFonts w:ascii="Arial" w:eastAsia="等线" w:hAnsi="Arial" w:cs="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79DCA134" w14:textId="77777777" w:rsidR="000469EC" w:rsidRDefault="000469EC" w:rsidP="00E50036">
            <w:pPr>
              <w:keepNext/>
              <w:keepLines/>
              <w:spacing w:after="0"/>
              <w:jc w:val="center"/>
              <w:rPr>
                <w:rFonts w:ascii="Arial" w:eastAsia="宋体" w:hAnsi="Arial"/>
                <w:sz w:val="18"/>
                <w:lang w:val="en-US" w:eastAsia="zh-CN"/>
              </w:rPr>
            </w:pPr>
            <w:r>
              <w:rPr>
                <w:rFonts w:ascii="Arial" w:eastAsia="宋体" w:hAnsi="Arial" w:hint="eastAsia"/>
                <w:sz w:val="18"/>
                <w:lang w:val="en-US" w:eastAsia="zh-CN"/>
              </w:rPr>
              <w:t>0.</w:t>
            </w:r>
            <w:r>
              <w:rPr>
                <w:rFonts w:ascii="Arial" w:eastAsia="宋体" w:hAnsi="Arial"/>
                <w:sz w:val="18"/>
                <w:lang w:val="en-US" w:eastAsia="zh-CN"/>
              </w:rPr>
              <w:t>8</w:t>
            </w:r>
          </w:p>
        </w:tc>
      </w:tr>
      <w:tr w:rsidR="000469EC" w14:paraId="5D9A9020" w14:textId="77777777" w:rsidTr="00E50036">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368741AC" w14:textId="77777777" w:rsidR="000469EC" w:rsidRPr="00901DE9" w:rsidRDefault="000469EC" w:rsidP="00E50036">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7DEF3A3F" w14:textId="77777777" w:rsidR="000469EC" w:rsidRDefault="000469EC" w:rsidP="00E50036">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57A5E5BE" w14:textId="6D32A1EB" w:rsidR="000469EC" w:rsidRDefault="000469EC" w:rsidP="00A20126">
      <w:pPr>
        <w:pStyle w:val="TH"/>
      </w:pPr>
      <w:r>
        <w:rPr>
          <w:rFonts w:cs="Arial"/>
        </w:rPr>
        <w:t>Table 5.2.1.3-2: ΔR</w:t>
      </w:r>
      <w:r w:rsidRPr="000469EC">
        <w:rPr>
          <w:rFonts w:cs="Arial"/>
          <w:vertAlign w:val="subscript"/>
        </w:rPr>
        <w:t>IB</w:t>
      </w:r>
      <w:r w:rsidRPr="00A20126">
        <w:rPr>
          <w:rFonts w:cs="Arial"/>
          <w:vertAlign w:val="subscript"/>
        </w:rPr>
        <w:t>,c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0469EC" w:rsidRPr="00F92868" w14:paraId="17676AC6" w14:textId="77777777" w:rsidTr="00E50036">
        <w:trPr>
          <w:trHeight w:val="187"/>
          <w:jc w:val="center"/>
        </w:trPr>
        <w:tc>
          <w:tcPr>
            <w:tcW w:w="1594" w:type="dxa"/>
            <w:vMerge w:val="restart"/>
          </w:tcPr>
          <w:p w14:paraId="1CA2A20F" w14:textId="77777777" w:rsidR="000469EC" w:rsidRPr="00F92868" w:rsidRDefault="000469EC" w:rsidP="00E50036">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262FEB6D" w14:textId="77777777" w:rsidR="000469EC" w:rsidRPr="00F92868" w:rsidRDefault="000469EC" w:rsidP="00E50036">
            <w:pPr>
              <w:keepNext/>
              <w:keepLines/>
              <w:spacing w:after="0"/>
              <w:jc w:val="center"/>
              <w:rPr>
                <w:rFonts w:ascii="Arial" w:eastAsia="等线" w:hAnsi="Arial"/>
                <w:b/>
                <w:sz w:val="18"/>
              </w:rPr>
            </w:pPr>
            <w:r w:rsidRPr="00901DE9">
              <w:rPr>
                <w:rFonts w:ascii="Arial" w:eastAsia="等线" w:hAnsi="Arial"/>
                <w:b/>
                <w:sz w:val="18"/>
              </w:rPr>
              <w:t>ΔR</w:t>
            </w:r>
            <w:r w:rsidRPr="00901DE9">
              <w:rPr>
                <w:rFonts w:ascii="Arial" w:eastAsia="等线" w:hAnsi="Arial"/>
                <w:b/>
                <w:sz w:val="18"/>
                <w:vertAlign w:val="subscript"/>
              </w:rPr>
              <w:t>IB,c</w:t>
            </w:r>
            <w:r w:rsidRPr="00901DE9">
              <w:rPr>
                <w:rFonts w:ascii="Arial" w:eastAsia="等线" w:hAnsi="Arial"/>
                <w:b/>
                <w:sz w:val="18"/>
              </w:rPr>
              <w:t xml:space="preserve"> for NR bands (dB)</w:t>
            </w:r>
            <w:r w:rsidRPr="00901DE9">
              <w:rPr>
                <w:rFonts w:ascii="Arial" w:eastAsia="等线" w:hAnsi="Arial"/>
                <w:b/>
                <w:sz w:val="18"/>
                <w:vertAlign w:val="superscript"/>
              </w:rPr>
              <w:t>9</w:t>
            </w:r>
          </w:p>
        </w:tc>
      </w:tr>
      <w:tr w:rsidR="000469EC" w:rsidRPr="00F92868" w14:paraId="36E56359" w14:textId="77777777" w:rsidTr="00E50036">
        <w:trPr>
          <w:trHeight w:val="187"/>
          <w:jc w:val="center"/>
        </w:trPr>
        <w:tc>
          <w:tcPr>
            <w:tcW w:w="1594" w:type="dxa"/>
            <w:vMerge/>
            <w:tcBorders>
              <w:bottom w:val="single" w:sz="4" w:space="0" w:color="auto"/>
            </w:tcBorders>
          </w:tcPr>
          <w:p w14:paraId="7577EDEA" w14:textId="77777777" w:rsidR="000469EC" w:rsidRPr="00F92868" w:rsidRDefault="000469EC" w:rsidP="00E50036">
            <w:pPr>
              <w:keepNext/>
              <w:keepLines/>
              <w:spacing w:after="0"/>
              <w:jc w:val="center"/>
              <w:rPr>
                <w:rFonts w:ascii="Arial" w:eastAsia="等线" w:hAnsi="Arial"/>
                <w:b/>
                <w:sz w:val="18"/>
              </w:rPr>
            </w:pPr>
          </w:p>
        </w:tc>
        <w:tc>
          <w:tcPr>
            <w:tcW w:w="5845" w:type="dxa"/>
            <w:gridSpan w:val="3"/>
            <w:vAlign w:val="center"/>
          </w:tcPr>
          <w:p w14:paraId="14EF2EDC" w14:textId="77777777" w:rsidR="000469EC" w:rsidRPr="00F92868" w:rsidRDefault="000469EC" w:rsidP="00E50036">
            <w:pPr>
              <w:keepNext/>
              <w:keepLines/>
              <w:spacing w:after="0"/>
              <w:jc w:val="center"/>
              <w:rPr>
                <w:rFonts w:ascii="Arial" w:eastAsia="等线" w:hAnsi="Arial"/>
                <w:b/>
                <w:sz w:val="18"/>
              </w:rPr>
            </w:pPr>
            <w:r w:rsidRPr="00901DE9">
              <w:rPr>
                <w:rFonts w:ascii="Arial" w:eastAsia="等线" w:hAnsi="Arial"/>
                <w:b/>
                <w:sz w:val="18"/>
              </w:rPr>
              <w:t>Component band in order of bands in configuration</w:t>
            </w:r>
            <w:r w:rsidRPr="00901DE9">
              <w:rPr>
                <w:rFonts w:ascii="Arial" w:eastAsia="等线" w:hAnsi="Arial"/>
                <w:b/>
                <w:sz w:val="18"/>
                <w:vertAlign w:val="superscript"/>
              </w:rPr>
              <w:t>10</w:t>
            </w:r>
          </w:p>
        </w:tc>
      </w:tr>
      <w:tr w:rsidR="000469EC" w:rsidRPr="00F92868" w14:paraId="16F4D401" w14:textId="77777777" w:rsidTr="00E50036">
        <w:trPr>
          <w:trHeight w:val="187"/>
          <w:jc w:val="center"/>
        </w:trPr>
        <w:tc>
          <w:tcPr>
            <w:tcW w:w="1594" w:type="dxa"/>
            <w:shd w:val="clear" w:color="auto" w:fill="auto"/>
          </w:tcPr>
          <w:p w14:paraId="1921145E" w14:textId="3C6F3863" w:rsidR="000469EC" w:rsidRPr="00F92868" w:rsidRDefault="000469EC" w:rsidP="00E50036">
            <w:pPr>
              <w:keepNext/>
              <w:keepLines/>
              <w:spacing w:after="0"/>
              <w:jc w:val="center"/>
              <w:rPr>
                <w:rFonts w:ascii="Arial" w:eastAsia="等线" w:hAnsi="Arial"/>
                <w:sz w:val="18"/>
              </w:rPr>
            </w:pPr>
            <w:r w:rsidRPr="00F92868">
              <w:rPr>
                <w:rFonts w:ascii="Arial" w:eastAsia="等线" w:hAnsi="Arial"/>
                <w:sz w:val="18"/>
                <w:lang w:eastAsia="zh-CN"/>
              </w:rPr>
              <w:t>CA</w:t>
            </w:r>
            <w:r w:rsidRPr="00F92868">
              <w:rPr>
                <w:rFonts w:ascii="Arial" w:eastAsia="等线" w:hAnsi="Arial"/>
                <w:sz w:val="18"/>
              </w:rPr>
              <w:t>_</w:t>
            </w:r>
            <w:r w:rsidRPr="00F92868">
              <w:rPr>
                <w:rFonts w:ascii="Arial" w:eastAsia="等线" w:hAnsi="Arial"/>
                <w:sz w:val="18"/>
                <w:lang w:eastAsia="zh-CN"/>
              </w:rPr>
              <w:t>n</w:t>
            </w:r>
            <w:r>
              <w:rPr>
                <w:rFonts w:ascii="Arial" w:eastAsia="等线" w:hAnsi="Arial" w:hint="eastAsia"/>
                <w:sz w:val="18"/>
                <w:lang w:eastAsia="zh-CN"/>
              </w:rPr>
              <w:t>41</w:t>
            </w:r>
            <w:r w:rsidRPr="00F92868">
              <w:rPr>
                <w:rFonts w:ascii="Arial" w:eastAsia="等线" w:hAnsi="Arial"/>
                <w:sz w:val="18"/>
                <w:lang w:val="sv-SE" w:eastAsia="ja-JP"/>
              </w:rPr>
              <w:t>-</w:t>
            </w:r>
            <w:r w:rsidRPr="00F92868">
              <w:rPr>
                <w:rFonts w:ascii="Arial" w:eastAsia="等线" w:hAnsi="Arial"/>
                <w:sz w:val="18"/>
                <w:lang w:val="en-US" w:eastAsia="zh-CN"/>
              </w:rPr>
              <w:t>n</w:t>
            </w:r>
            <w:r>
              <w:rPr>
                <w:rFonts w:ascii="Arial" w:eastAsia="等线" w:hAnsi="Arial"/>
                <w:sz w:val="18"/>
                <w:lang w:val="en-US" w:eastAsia="zh-CN"/>
              </w:rPr>
              <w:t>77</w:t>
            </w:r>
            <w:r w:rsidRPr="00F92868">
              <w:rPr>
                <w:rFonts w:ascii="Arial" w:eastAsia="等线" w:hAnsi="Arial"/>
                <w:sz w:val="18"/>
                <w:lang w:val="sv-SE" w:eastAsia="zh-CN"/>
              </w:rPr>
              <w:t>-n</w:t>
            </w:r>
            <w:r>
              <w:rPr>
                <w:rFonts w:ascii="Arial" w:eastAsia="等线" w:hAnsi="Arial"/>
                <w:sz w:val="18"/>
                <w:lang w:val="sv-SE" w:eastAsia="zh-CN"/>
              </w:rPr>
              <w:t>79</w:t>
            </w:r>
          </w:p>
        </w:tc>
        <w:tc>
          <w:tcPr>
            <w:tcW w:w="1948" w:type="dxa"/>
            <w:vAlign w:val="center"/>
          </w:tcPr>
          <w:p w14:paraId="2517151E" w14:textId="1B9F1A8A" w:rsidR="000469EC" w:rsidRPr="00F92868" w:rsidRDefault="000469EC" w:rsidP="00E50036">
            <w:pPr>
              <w:keepNext/>
              <w:keepLines/>
              <w:spacing w:after="0"/>
              <w:jc w:val="center"/>
              <w:rPr>
                <w:rFonts w:ascii="Arial" w:eastAsia="等线" w:hAnsi="Arial"/>
                <w:sz w:val="18"/>
                <w:lang w:eastAsia="zh-CN"/>
              </w:rPr>
            </w:pPr>
            <w:r>
              <w:rPr>
                <w:rFonts w:ascii="Arial" w:eastAsia="等线" w:hAnsi="Arial"/>
                <w:color w:val="000000"/>
                <w:sz w:val="18"/>
                <w:lang w:val="en-US" w:eastAsia="zh-CN"/>
              </w:rPr>
              <w:t>0.5</w:t>
            </w:r>
          </w:p>
        </w:tc>
        <w:tc>
          <w:tcPr>
            <w:tcW w:w="1948" w:type="dxa"/>
            <w:vAlign w:val="center"/>
          </w:tcPr>
          <w:p w14:paraId="0191F7DE" w14:textId="77777777" w:rsidR="000469EC" w:rsidRPr="00F92868" w:rsidRDefault="000469EC" w:rsidP="00E50036">
            <w:pPr>
              <w:keepNext/>
              <w:keepLines/>
              <w:spacing w:after="0"/>
              <w:jc w:val="center"/>
              <w:rPr>
                <w:rFonts w:ascii="Arial" w:eastAsia="等线" w:hAnsi="Arial"/>
                <w:sz w:val="18"/>
                <w:lang w:eastAsia="zh-CN"/>
              </w:rPr>
            </w:pPr>
            <w:r>
              <w:rPr>
                <w:rFonts w:ascii="Arial" w:eastAsia="等线" w:hAnsi="Arial"/>
                <w:sz w:val="18"/>
                <w:lang w:eastAsia="zh-CN"/>
              </w:rPr>
              <w:t>0.5</w:t>
            </w:r>
          </w:p>
        </w:tc>
        <w:tc>
          <w:tcPr>
            <w:tcW w:w="1949" w:type="dxa"/>
            <w:vAlign w:val="center"/>
          </w:tcPr>
          <w:p w14:paraId="57DEBC90" w14:textId="77777777" w:rsidR="000469EC" w:rsidRPr="00F92868" w:rsidRDefault="000469EC" w:rsidP="00E50036">
            <w:pPr>
              <w:keepNext/>
              <w:keepLines/>
              <w:spacing w:after="0"/>
              <w:jc w:val="center"/>
              <w:rPr>
                <w:rFonts w:ascii="Arial" w:eastAsia="等线" w:hAnsi="Arial"/>
                <w:sz w:val="18"/>
                <w:lang w:eastAsia="zh-CN"/>
              </w:rPr>
            </w:pPr>
            <w:r>
              <w:rPr>
                <w:rFonts w:ascii="Arial" w:eastAsia="等线" w:hAnsi="Arial"/>
                <w:color w:val="000000"/>
                <w:sz w:val="18"/>
                <w:lang w:val="en-US" w:eastAsia="zh-CN"/>
              </w:rPr>
              <w:t>0.5</w:t>
            </w:r>
          </w:p>
        </w:tc>
      </w:tr>
      <w:tr w:rsidR="000469EC" w:rsidRPr="00F92868" w14:paraId="1675B597" w14:textId="77777777" w:rsidTr="00E50036">
        <w:trPr>
          <w:trHeight w:val="187"/>
          <w:jc w:val="center"/>
        </w:trPr>
        <w:tc>
          <w:tcPr>
            <w:tcW w:w="7439" w:type="dxa"/>
            <w:gridSpan w:val="4"/>
            <w:tcBorders>
              <w:bottom w:val="single" w:sz="4" w:space="0" w:color="auto"/>
            </w:tcBorders>
            <w:shd w:val="clear" w:color="auto" w:fill="auto"/>
          </w:tcPr>
          <w:p w14:paraId="4975FAB0" w14:textId="77777777" w:rsidR="000469EC" w:rsidRPr="00901DE9" w:rsidRDefault="000469EC" w:rsidP="00E50036">
            <w:pPr>
              <w:keepLines/>
              <w:spacing w:after="0"/>
              <w:ind w:left="870" w:hanging="870"/>
              <w:rPr>
                <w:rFonts w:eastAsia="等线" w:cs="Arial"/>
                <w:lang w:eastAsia="ja-JP"/>
              </w:rPr>
            </w:pPr>
            <w:r w:rsidRPr="00901DE9">
              <w:rPr>
                <w:rFonts w:ascii="Arial" w:eastAsia="等线" w:hAnsi="Arial" w:cs="Arial"/>
                <w:sz w:val="18"/>
                <w:lang w:eastAsia="ja-JP"/>
              </w:rPr>
              <w:t>NOTE 9:</w:t>
            </w:r>
            <w:r w:rsidRPr="00901DE9">
              <w:rPr>
                <w:rFonts w:ascii="Arial" w:eastAsia="等线" w:hAnsi="Arial" w:cs="Arial"/>
                <w:sz w:val="18"/>
                <w:lang w:eastAsia="ja-JP"/>
              </w:rPr>
              <w:tab/>
              <w:t xml:space="preserve"> “-” denotes ΔR</w:t>
            </w:r>
            <w:r w:rsidRPr="00901DE9">
              <w:rPr>
                <w:rFonts w:ascii="Arial" w:eastAsia="等线" w:hAnsi="Arial" w:cs="Arial"/>
                <w:sz w:val="18"/>
                <w:vertAlign w:val="subscript"/>
                <w:lang w:eastAsia="ja-JP"/>
              </w:rPr>
              <w:t>IB,c</w:t>
            </w:r>
            <w:r w:rsidRPr="00901DE9">
              <w:rPr>
                <w:rFonts w:ascii="Arial" w:eastAsia="等线" w:hAnsi="Arial" w:cs="Arial"/>
                <w:sz w:val="18"/>
                <w:lang w:eastAsia="ja-JP"/>
              </w:rPr>
              <w:t xml:space="preserve"> = 0.</w:t>
            </w:r>
          </w:p>
          <w:p w14:paraId="4E1F00FC" w14:textId="77777777" w:rsidR="000469EC" w:rsidRDefault="000469EC" w:rsidP="00E50036">
            <w:pPr>
              <w:keepLines/>
              <w:spacing w:after="0"/>
              <w:ind w:left="870" w:hanging="870"/>
              <w:rPr>
                <w:rFonts w:ascii="Arial" w:eastAsia="等线" w:hAnsi="Arial"/>
                <w:color w:val="000000"/>
                <w:sz w:val="18"/>
                <w:lang w:val="en-US" w:eastAsia="zh-CN"/>
              </w:rPr>
            </w:pPr>
            <w:r w:rsidRPr="00901DE9">
              <w:rPr>
                <w:rFonts w:ascii="Arial" w:eastAsia="等线" w:hAnsi="Arial" w:cs="Arial"/>
                <w:sz w:val="18"/>
                <w:lang w:eastAsia="ja-JP"/>
              </w:rPr>
              <w:t>NOTE 10:</w:t>
            </w:r>
            <w:r w:rsidRPr="00901DE9">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901DE9">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901DE9">
              <w:rPr>
                <w:rFonts w:ascii="Arial" w:eastAsia="等线" w:hAnsi="Arial" w:cs="Arial"/>
                <w:sz w:val="18"/>
                <w:lang w:eastAsia="ja-JP"/>
              </w:rPr>
              <w:t>.</w:t>
            </w:r>
          </w:p>
        </w:tc>
      </w:tr>
    </w:tbl>
    <w:p w14:paraId="126BA0DD" w14:textId="7509B7FC" w:rsidR="000469EC" w:rsidRPr="00F937E3" w:rsidRDefault="000469EC" w:rsidP="000469EC">
      <w:pPr>
        <w:pStyle w:val="31"/>
      </w:pPr>
      <w:bookmarkStart w:id="95" w:name="_Toc136288118"/>
      <w:r>
        <w:t>5.2.2</w:t>
      </w:r>
      <w:r>
        <w:tab/>
        <w:t>Specific for 2 bands UL CA</w:t>
      </w:r>
      <w:bookmarkEnd w:id="95"/>
    </w:p>
    <w:p w14:paraId="4606F4E8" w14:textId="4330E4E1" w:rsidR="000469EC" w:rsidRDefault="000469EC" w:rsidP="000469EC">
      <w:pPr>
        <w:pStyle w:val="41"/>
      </w:pPr>
      <w:bookmarkStart w:id="96" w:name="_Toc136288119"/>
      <w:r>
        <w:rPr>
          <w:rFonts w:hint="eastAsia"/>
        </w:rPr>
        <w:t>5.</w:t>
      </w:r>
      <w:r>
        <w:t>2</w:t>
      </w:r>
      <w:r>
        <w:rPr>
          <w:rFonts w:hint="eastAsia"/>
        </w:rPr>
        <w:t>.</w:t>
      </w:r>
      <w:r>
        <w:t>2.1</w:t>
      </w:r>
      <w:r>
        <w:tab/>
      </w:r>
      <w:r>
        <w:rPr>
          <w:rFonts w:hint="eastAsia"/>
        </w:rPr>
        <w:t>UE co-existence studies</w:t>
      </w:r>
      <w:bookmarkEnd w:id="96"/>
    </w:p>
    <w:p w14:paraId="38CFB563" w14:textId="64303E72" w:rsidR="000469EC" w:rsidRDefault="000469EC" w:rsidP="00A20126">
      <w:pPr>
        <w:pStyle w:val="FP"/>
      </w:pPr>
      <w:r>
        <w:rPr>
          <w:rFonts w:hint="eastAsia"/>
        </w:rPr>
        <w:t>UE co-existence</w:t>
      </w:r>
      <w:r>
        <w:t xml:space="preserve"> has been already studied for 2DL/1UL fallback combinations such as CA n41-n77, CA_n41-n79 and n77-n79 and the impact of harmonic interference has been clarified.</w:t>
      </w:r>
      <w:r>
        <w:rPr>
          <w:rFonts w:asciiTheme="minorEastAsia" w:hAnsiTheme="minorEastAsia" w:hint="eastAsia"/>
        </w:rPr>
        <w:t xml:space="preserve"> </w:t>
      </w:r>
      <w:r>
        <w:rPr>
          <w:rFonts w:cstheme="minorHAnsi"/>
          <w:szCs w:val="21"/>
          <w:lang w:eastAsia="zh-TW"/>
        </w:rPr>
        <w:t>T</w:t>
      </w:r>
      <w:r w:rsidRPr="00F31DF3">
        <w:rPr>
          <w:rFonts w:cstheme="minorHAnsi"/>
          <w:szCs w:val="21"/>
          <w:lang w:eastAsia="zh-CN"/>
        </w:rPr>
        <w:t xml:space="preserve">he </w:t>
      </w:r>
      <w:r w:rsidRPr="00F31DF3">
        <w:rPr>
          <w:rFonts w:cstheme="minorHAnsi"/>
          <w:szCs w:val="21"/>
        </w:rPr>
        <w:t>own Rx impact of the 3</w:t>
      </w:r>
      <w:r w:rsidRPr="00F31DF3">
        <w:rPr>
          <w:rFonts w:cstheme="minorHAnsi"/>
          <w:szCs w:val="21"/>
          <w:vertAlign w:val="superscript"/>
        </w:rPr>
        <w:t>rd</w:t>
      </w:r>
      <w:r w:rsidRPr="00F31DF3">
        <w:rPr>
          <w:rFonts w:cstheme="minorHAnsi"/>
          <w:szCs w:val="21"/>
        </w:rPr>
        <w:t xml:space="preserve"> band is </w:t>
      </w:r>
      <w:r w:rsidRPr="00F31DF3">
        <w:rPr>
          <w:rFonts w:cstheme="minorHAnsi"/>
          <w:szCs w:val="21"/>
          <w:lang w:eastAsia="zh-CN"/>
        </w:rPr>
        <w:t xml:space="preserve">shown as </w:t>
      </w:r>
      <w:r w:rsidRPr="00F31DF3">
        <w:rPr>
          <w:rFonts w:cstheme="minorHAnsi"/>
          <w:szCs w:val="21"/>
        </w:rPr>
        <w:t>the followings.</w:t>
      </w:r>
      <w:r>
        <w:rPr>
          <w:rFonts w:cstheme="minorHAnsi"/>
          <w:szCs w:val="21"/>
        </w:rPr>
        <w:t xml:space="preserve"> Note that there is no IMD impact on CA_n41-n77 to n79 Rx and that on CA_n41-n79 to n77 Rx since </w:t>
      </w:r>
      <w:r>
        <w:t>CA_n77-n79 is synchronous operation.</w:t>
      </w:r>
      <w:bookmarkStart w:id="97" w:name="_GoBack"/>
      <w:bookmarkEnd w:id="97"/>
    </w:p>
    <w:p w14:paraId="29D8909B" w14:textId="77777777" w:rsidR="000469EC" w:rsidRPr="00D5646B" w:rsidRDefault="000469EC" w:rsidP="00A20126">
      <w:pPr>
        <w:pStyle w:val="FP"/>
        <w:rPr>
          <w:rFonts w:cstheme="minorHAnsi"/>
          <w:szCs w:val="21"/>
          <w:lang w:eastAsia="ja-JP"/>
        </w:rPr>
      </w:pPr>
    </w:p>
    <w:p w14:paraId="136E74EE" w14:textId="6532774E" w:rsidR="000469EC" w:rsidRPr="00D5646B" w:rsidRDefault="002615F9" w:rsidP="004B5957">
      <w:pPr>
        <w:overflowPunct w:val="0"/>
        <w:autoSpaceDE w:val="0"/>
        <w:autoSpaceDN w:val="0"/>
        <w:adjustRightInd w:val="0"/>
        <w:ind w:leftChars="180" w:left="658" w:hangingChars="149" w:hanging="298"/>
        <w:textAlignment w:val="baseline"/>
        <w:rPr>
          <w:rFonts w:cstheme="minorHAnsi"/>
          <w:szCs w:val="21"/>
          <w:lang w:eastAsia="ko-KR"/>
        </w:rPr>
      </w:pPr>
      <w:r w:rsidRPr="005315A5">
        <w:rPr>
          <w:rFonts w:eastAsia="Times New Roman"/>
          <w:iCs/>
        </w:rPr>
        <w:t xml:space="preserve">–   </w:t>
      </w:r>
      <w:r w:rsidR="000469EC" w:rsidRPr="00D5646B">
        <w:rPr>
          <w:rFonts w:cstheme="minorHAnsi"/>
          <w:szCs w:val="21"/>
          <w:lang w:eastAsia="ko-KR"/>
        </w:rPr>
        <w:t xml:space="preserve">3rd, </w:t>
      </w:r>
      <w:r w:rsidR="000469EC" w:rsidRPr="00D5646B">
        <w:rPr>
          <w:rFonts w:eastAsia="宋体" w:cstheme="minorHAnsi"/>
          <w:szCs w:val="21"/>
        </w:rPr>
        <w:t>4</w:t>
      </w:r>
      <w:r w:rsidR="000469EC" w:rsidRPr="00D5646B">
        <w:rPr>
          <w:rFonts w:cstheme="minorHAnsi"/>
          <w:szCs w:val="21"/>
          <w:lang w:eastAsia="ko-KR"/>
        </w:rPr>
        <w:t xml:space="preserve">th and 5th order IMD generated by dual uplink of Band </w:t>
      </w:r>
      <w:r w:rsidR="000469EC" w:rsidRPr="00D5646B">
        <w:rPr>
          <w:rFonts w:eastAsia="宋体" w:cstheme="minorHAnsi"/>
          <w:szCs w:val="21"/>
        </w:rPr>
        <w:t>n</w:t>
      </w:r>
      <w:r w:rsidR="000469EC">
        <w:rPr>
          <w:rFonts w:eastAsia="宋体" w:cstheme="minorHAnsi"/>
          <w:szCs w:val="21"/>
        </w:rPr>
        <w:t>77</w:t>
      </w:r>
      <w:r w:rsidR="000469EC" w:rsidRPr="00D5646B">
        <w:rPr>
          <w:rFonts w:cstheme="minorHAnsi"/>
          <w:szCs w:val="21"/>
          <w:lang w:eastAsia="ko-KR"/>
        </w:rPr>
        <w:t xml:space="preserve"> + Band n</w:t>
      </w:r>
      <w:r w:rsidR="000469EC" w:rsidRPr="00D5646B">
        <w:rPr>
          <w:rFonts w:eastAsia="宋体" w:cstheme="minorHAnsi"/>
          <w:szCs w:val="21"/>
        </w:rPr>
        <w:t>7</w:t>
      </w:r>
      <w:r w:rsidR="000469EC">
        <w:rPr>
          <w:rFonts w:eastAsia="宋体" w:cstheme="minorHAnsi"/>
          <w:szCs w:val="21"/>
        </w:rPr>
        <w:t>9</w:t>
      </w:r>
      <w:r w:rsidR="000469EC" w:rsidRPr="00D5646B">
        <w:rPr>
          <w:rFonts w:cstheme="minorHAnsi"/>
          <w:szCs w:val="21"/>
          <w:lang w:eastAsia="ko-KR"/>
        </w:rPr>
        <w:t xml:space="preserve"> may fall into own Rx of </w:t>
      </w:r>
      <w:r w:rsidR="000469EC" w:rsidRPr="00D5646B">
        <w:rPr>
          <w:rFonts w:eastAsia="宋体" w:cstheme="minorHAnsi"/>
          <w:szCs w:val="21"/>
        </w:rPr>
        <w:t>B</w:t>
      </w:r>
      <w:r w:rsidR="000469EC" w:rsidRPr="00D5646B">
        <w:rPr>
          <w:rFonts w:cstheme="minorHAnsi"/>
          <w:szCs w:val="21"/>
          <w:lang w:eastAsia="ko-KR"/>
        </w:rPr>
        <w:t xml:space="preserve">and </w:t>
      </w:r>
      <w:r w:rsidR="000469EC" w:rsidRPr="00D5646B">
        <w:rPr>
          <w:rFonts w:eastAsia="宋体" w:cstheme="minorHAnsi"/>
          <w:szCs w:val="21"/>
        </w:rPr>
        <w:t>n</w:t>
      </w:r>
      <w:r w:rsidR="000469EC">
        <w:rPr>
          <w:rFonts w:eastAsia="宋体" w:cstheme="minorHAnsi"/>
          <w:szCs w:val="21"/>
        </w:rPr>
        <w:t>41.</w:t>
      </w:r>
    </w:p>
    <w:p w14:paraId="0F887966" w14:textId="4A8A1FEE" w:rsidR="000469EC" w:rsidRDefault="000469EC" w:rsidP="000469EC">
      <w:pPr>
        <w:pStyle w:val="41"/>
      </w:pPr>
      <w:bookmarkStart w:id="98" w:name="_Toc136288120"/>
      <w:r>
        <w:rPr>
          <w:rFonts w:hint="eastAsia"/>
        </w:rPr>
        <w:t>5.</w:t>
      </w:r>
      <w:r>
        <w:t>2</w:t>
      </w:r>
      <w:r>
        <w:rPr>
          <w:rFonts w:hint="eastAsia"/>
        </w:rPr>
        <w:t>.</w:t>
      </w:r>
      <w:r>
        <w:t>2.2</w:t>
      </w:r>
      <w:r>
        <w:rPr>
          <w:rFonts w:hint="eastAsia"/>
        </w:rPr>
        <w:tab/>
        <w:t>REFSENS requirements</w:t>
      </w:r>
      <w:bookmarkEnd w:id="98"/>
    </w:p>
    <w:p w14:paraId="56A59AC6" w14:textId="3D2DEAF8" w:rsidR="000469EC" w:rsidRDefault="000469EC" w:rsidP="000469EC">
      <w:pPr>
        <w:rPr>
          <w:rFonts w:cs="Arial"/>
        </w:rPr>
      </w:pPr>
      <w:r w:rsidRPr="00F31DF3">
        <w:rPr>
          <w:szCs w:val="21"/>
        </w:rPr>
        <w:t xml:space="preserve">Table </w:t>
      </w:r>
      <w:r>
        <w:rPr>
          <w:rFonts w:eastAsia="宋体" w:hint="eastAsia"/>
        </w:rPr>
        <w:t>5</w:t>
      </w:r>
      <w:r>
        <w:t>.</w:t>
      </w:r>
      <w:r>
        <w:rPr>
          <w:rFonts w:eastAsia="宋体"/>
        </w:rPr>
        <w:t>2</w:t>
      </w:r>
      <w:r>
        <w:rPr>
          <w:rFonts w:eastAsia="宋体" w:hint="eastAsia"/>
        </w:rPr>
        <w:t>.</w:t>
      </w:r>
      <w:r>
        <w:rPr>
          <w:rFonts w:eastAsia="宋体"/>
        </w:rPr>
        <w:t>2.2</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w:t>
      </w:r>
    </w:p>
    <w:p w14:paraId="2A2F8E2D" w14:textId="29DCEFC1" w:rsidR="000469EC" w:rsidRPr="00A20126" w:rsidRDefault="000469EC" w:rsidP="000469EC">
      <w:pPr>
        <w:pStyle w:val="TH"/>
        <w:rPr>
          <w:rFonts w:cs="Arial"/>
        </w:rPr>
      </w:pPr>
      <w:r w:rsidRPr="000469EC">
        <w:rPr>
          <w:rFonts w:cs="Arial"/>
        </w:rPr>
        <w:t xml:space="preserve">Table </w:t>
      </w:r>
      <w:r w:rsidRPr="00A20126">
        <w:rPr>
          <w:rFonts w:cs="Arial"/>
        </w:rPr>
        <w:t>5.2.2.2-1: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0469EC" w14:paraId="7442706B" w14:textId="77777777" w:rsidTr="00E50036">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D6E1708" w14:textId="77777777" w:rsidR="000469EC" w:rsidRDefault="000469EC" w:rsidP="00E50036">
            <w:pPr>
              <w:pStyle w:val="TAH"/>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3768113" w14:textId="77777777" w:rsidR="000469EC" w:rsidRDefault="000469EC" w:rsidP="00E50036">
            <w:pPr>
              <w:pStyle w:val="TAH"/>
            </w:pPr>
            <w:r>
              <w:t>Source of IMD</w:t>
            </w:r>
          </w:p>
        </w:tc>
      </w:tr>
      <w:tr w:rsidR="000469EC" w14:paraId="635A4532" w14:textId="77777777" w:rsidTr="00E50036">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3DFB3C1" w14:textId="77777777" w:rsidR="000469EC" w:rsidRDefault="000469EC" w:rsidP="00E50036">
            <w:pPr>
              <w:pStyle w:val="TAH"/>
            </w:pPr>
            <w:r>
              <w:t xml:space="preserve">NR </w:t>
            </w:r>
            <w:r>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7FFC8C2" w14:textId="77777777" w:rsidR="000469EC" w:rsidRDefault="000469EC" w:rsidP="00E50036">
            <w:pPr>
              <w:pStyle w:val="TAH"/>
            </w:pPr>
            <w:r>
              <w:t>NR band</w:t>
            </w:r>
          </w:p>
        </w:tc>
        <w:tc>
          <w:tcPr>
            <w:tcW w:w="960" w:type="dxa"/>
            <w:tcBorders>
              <w:top w:val="single" w:sz="4" w:space="0" w:color="auto"/>
              <w:left w:val="single" w:sz="4" w:space="0" w:color="auto"/>
              <w:bottom w:val="single" w:sz="4" w:space="0" w:color="auto"/>
              <w:right w:val="single" w:sz="4" w:space="0" w:color="auto"/>
            </w:tcBorders>
          </w:tcPr>
          <w:p w14:paraId="1AC5858F" w14:textId="77777777" w:rsidR="000469EC" w:rsidRDefault="000469EC" w:rsidP="00E50036">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26A17294" w14:textId="77777777" w:rsidR="000469EC" w:rsidRDefault="000469EC" w:rsidP="00E50036">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1AB55103" w14:textId="77777777" w:rsidR="000469EC" w:rsidRDefault="000469EC" w:rsidP="00E50036">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38F1B13D" w14:textId="77777777" w:rsidR="000469EC" w:rsidRDefault="000469EC" w:rsidP="00E50036">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2B294023" w14:textId="77777777" w:rsidR="000469EC" w:rsidRDefault="000469EC" w:rsidP="00E50036">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688E436C" w14:textId="77777777" w:rsidR="000469EC" w:rsidRDefault="000469EC" w:rsidP="00E50036">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34BD75BB" w14:textId="77777777" w:rsidR="000469EC" w:rsidRDefault="000469EC" w:rsidP="00E50036">
            <w:pPr>
              <w:pStyle w:val="TAH"/>
            </w:pPr>
          </w:p>
        </w:tc>
      </w:tr>
      <w:tr w:rsidR="000469EC" w14:paraId="0C50FBCA" w14:textId="77777777" w:rsidTr="00E5003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91D8D32" w14:textId="77777777" w:rsidR="000469EC" w:rsidRDefault="000469EC" w:rsidP="00E50036">
            <w:pPr>
              <w:pStyle w:val="TAC"/>
              <w:rPr>
                <w:lang w:eastAsia="zh-CN"/>
              </w:rPr>
            </w:pPr>
            <w:r>
              <w:rPr>
                <w:color w:val="000000"/>
                <w:lang w:eastAsia="zh-CN"/>
              </w:rPr>
              <w:t>CA_n41-n77-n79</w:t>
            </w:r>
          </w:p>
        </w:tc>
        <w:tc>
          <w:tcPr>
            <w:tcW w:w="1146" w:type="dxa"/>
            <w:tcBorders>
              <w:top w:val="single" w:sz="4" w:space="0" w:color="auto"/>
              <w:left w:val="single" w:sz="4" w:space="0" w:color="auto"/>
              <w:right w:val="single" w:sz="4" w:space="0" w:color="auto"/>
            </w:tcBorders>
            <w:vAlign w:val="center"/>
          </w:tcPr>
          <w:p w14:paraId="1DBE7E93" w14:textId="77777777" w:rsidR="000469EC" w:rsidRDefault="000469EC" w:rsidP="00E50036">
            <w:pPr>
              <w:pStyle w:val="TAC"/>
              <w:rPr>
                <w:lang w:eastAsia="zh-CN"/>
              </w:rPr>
            </w:pPr>
            <w:r>
              <w:rPr>
                <w:color w:val="000000"/>
              </w:rPr>
              <w:t>n77</w:t>
            </w:r>
          </w:p>
        </w:tc>
        <w:tc>
          <w:tcPr>
            <w:tcW w:w="960" w:type="dxa"/>
            <w:tcBorders>
              <w:top w:val="single" w:sz="4" w:space="0" w:color="auto"/>
              <w:left w:val="single" w:sz="4" w:space="0" w:color="auto"/>
              <w:right w:val="single" w:sz="4" w:space="0" w:color="auto"/>
            </w:tcBorders>
          </w:tcPr>
          <w:p w14:paraId="300A84DA" w14:textId="77777777" w:rsidR="000469EC" w:rsidRDefault="000469EC" w:rsidP="00E50036">
            <w:pPr>
              <w:pStyle w:val="TAC"/>
              <w:rPr>
                <w:lang w:eastAsia="zh-CN"/>
              </w:rPr>
            </w:pPr>
            <w:r>
              <w:t>3600</w:t>
            </w:r>
          </w:p>
        </w:tc>
        <w:tc>
          <w:tcPr>
            <w:tcW w:w="964" w:type="dxa"/>
            <w:tcBorders>
              <w:top w:val="single" w:sz="4" w:space="0" w:color="auto"/>
              <w:left w:val="single" w:sz="4" w:space="0" w:color="auto"/>
              <w:right w:val="single" w:sz="4" w:space="0" w:color="auto"/>
            </w:tcBorders>
          </w:tcPr>
          <w:p w14:paraId="1E97628F" w14:textId="77777777" w:rsidR="000469EC" w:rsidRDefault="000469EC" w:rsidP="00E50036">
            <w:pPr>
              <w:pStyle w:val="TAC"/>
              <w:rPr>
                <w:lang w:eastAsia="zh-CN"/>
              </w:rPr>
            </w:pPr>
            <w:r>
              <w:rPr>
                <w:rFonts w:eastAsia="Malgun Gothic"/>
                <w:lang w:eastAsia="ko-KR"/>
              </w:rPr>
              <w:t>10</w:t>
            </w:r>
          </w:p>
        </w:tc>
        <w:tc>
          <w:tcPr>
            <w:tcW w:w="960" w:type="dxa"/>
            <w:tcBorders>
              <w:top w:val="single" w:sz="4" w:space="0" w:color="auto"/>
              <w:left w:val="single" w:sz="4" w:space="0" w:color="auto"/>
              <w:right w:val="single" w:sz="4" w:space="0" w:color="auto"/>
            </w:tcBorders>
          </w:tcPr>
          <w:p w14:paraId="30ACC6BE" w14:textId="77777777" w:rsidR="000469EC" w:rsidRDefault="000469EC" w:rsidP="00E50036">
            <w:pPr>
              <w:pStyle w:val="TAC"/>
              <w:rPr>
                <w:lang w:eastAsia="zh-CN"/>
              </w:rPr>
            </w:pPr>
            <w:r>
              <w:rPr>
                <w:rFonts w:eastAsia="Malgun Gothic"/>
                <w:lang w:eastAsia="ko-KR"/>
              </w:rPr>
              <w:t>50</w:t>
            </w:r>
          </w:p>
        </w:tc>
        <w:tc>
          <w:tcPr>
            <w:tcW w:w="960" w:type="dxa"/>
            <w:tcBorders>
              <w:top w:val="single" w:sz="4" w:space="0" w:color="auto"/>
              <w:left w:val="single" w:sz="4" w:space="0" w:color="auto"/>
              <w:right w:val="single" w:sz="4" w:space="0" w:color="auto"/>
            </w:tcBorders>
          </w:tcPr>
          <w:p w14:paraId="6F5122BD" w14:textId="77777777" w:rsidR="000469EC" w:rsidRDefault="000469EC" w:rsidP="00E50036">
            <w:pPr>
              <w:pStyle w:val="TAC"/>
              <w:rPr>
                <w:lang w:eastAsia="zh-CN"/>
              </w:rPr>
            </w:pPr>
            <w:r>
              <w:t>3600</w:t>
            </w:r>
          </w:p>
        </w:tc>
        <w:tc>
          <w:tcPr>
            <w:tcW w:w="977" w:type="dxa"/>
            <w:tcBorders>
              <w:top w:val="single" w:sz="4" w:space="0" w:color="auto"/>
              <w:left w:val="single" w:sz="4" w:space="0" w:color="auto"/>
              <w:bottom w:val="single" w:sz="4" w:space="0" w:color="auto"/>
              <w:right w:val="single" w:sz="4" w:space="0" w:color="auto"/>
            </w:tcBorders>
          </w:tcPr>
          <w:p w14:paraId="16AEA3F3" w14:textId="77777777" w:rsidR="000469EC" w:rsidRDefault="000469EC" w:rsidP="00E50036">
            <w:pPr>
              <w:pStyle w:val="TAC"/>
              <w:rPr>
                <w:lang w:eastAsia="zh-CN"/>
              </w:rPr>
            </w:pPr>
            <w:r>
              <w:t>N/A</w:t>
            </w:r>
          </w:p>
        </w:tc>
        <w:tc>
          <w:tcPr>
            <w:tcW w:w="828" w:type="dxa"/>
            <w:tcBorders>
              <w:top w:val="single" w:sz="4" w:space="0" w:color="auto"/>
              <w:left w:val="single" w:sz="4" w:space="0" w:color="auto"/>
              <w:right w:val="single" w:sz="4" w:space="0" w:color="auto"/>
            </w:tcBorders>
            <w:vAlign w:val="center"/>
          </w:tcPr>
          <w:p w14:paraId="44D45B59" w14:textId="77777777" w:rsidR="000469EC" w:rsidRDefault="000469EC" w:rsidP="00E50036">
            <w:pPr>
              <w:pStyle w:val="TAC"/>
              <w:rPr>
                <w:lang w:eastAsia="zh-CN"/>
              </w:rPr>
            </w:pPr>
            <w:r>
              <w:rPr>
                <w:color w:val="000000"/>
                <w:lang w:eastAsia="zh-CN"/>
              </w:rPr>
              <w:t>TDD</w:t>
            </w:r>
          </w:p>
        </w:tc>
        <w:tc>
          <w:tcPr>
            <w:tcW w:w="1057" w:type="dxa"/>
            <w:tcBorders>
              <w:top w:val="single" w:sz="4" w:space="0" w:color="auto"/>
              <w:left w:val="single" w:sz="4" w:space="0" w:color="auto"/>
              <w:right w:val="single" w:sz="4" w:space="0" w:color="auto"/>
            </w:tcBorders>
          </w:tcPr>
          <w:p w14:paraId="21C13668" w14:textId="77777777" w:rsidR="000469EC" w:rsidRDefault="000469EC" w:rsidP="00E50036">
            <w:pPr>
              <w:pStyle w:val="TAC"/>
              <w:rPr>
                <w:lang w:eastAsia="zh-CN"/>
              </w:rPr>
            </w:pPr>
            <w:r>
              <w:t>N/A</w:t>
            </w:r>
          </w:p>
        </w:tc>
      </w:tr>
      <w:tr w:rsidR="000469EC" w14:paraId="277B0E97" w14:textId="77777777" w:rsidTr="00E5003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9D83D37" w14:textId="77777777" w:rsidR="000469EC" w:rsidRDefault="000469EC" w:rsidP="00E50036">
            <w:pPr>
              <w:pStyle w:val="TAC"/>
              <w:rPr>
                <w:lang w:eastAsia="zh-CN"/>
              </w:rPr>
            </w:pPr>
          </w:p>
        </w:tc>
        <w:tc>
          <w:tcPr>
            <w:tcW w:w="1146" w:type="dxa"/>
            <w:tcBorders>
              <w:top w:val="single" w:sz="4" w:space="0" w:color="auto"/>
              <w:left w:val="single" w:sz="4" w:space="0" w:color="auto"/>
              <w:right w:val="single" w:sz="4" w:space="0" w:color="auto"/>
            </w:tcBorders>
            <w:vAlign w:val="center"/>
          </w:tcPr>
          <w:p w14:paraId="17B12FBD" w14:textId="77777777" w:rsidR="000469EC" w:rsidRDefault="000469EC" w:rsidP="00E50036">
            <w:pPr>
              <w:pStyle w:val="TAC"/>
              <w:rPr>
                <w:lang w:eastAsia="zh-CN"/>
              </w:rPr>
            </w:pPr>
            <w:r>
              <w:rPr>
                <w:color w:val="000000"/>
              </w:rPr>
              <w:t>n79</w:t>
            </w:r>
          </w:p>
        </w:tc>
        <w:tc>
          <w:tcPr>
            <w:tcW w:w="960" w:type="dxa"/>
            <w:tcBorders>
              <w:top w:val="single" w:sz="4" w:space="0" w:color="auto"/>
              <w:left w:val="single" w:sz="4" w:space="0" w:color="auto"/>
              <w:right w:val="single" w:sz="4" w:space="0" w:color="auto"/>
            </w:tcBorders>
          </w:tcPr>
          <w:p w14:paraId="03812774" w14:textId="77777777" w:rsidR="000469EC" w:rsidRDefault="000469EC" w:rsidP="00E50036">
            <w:pPr>
              <w:pStyle w:val="TAC"/>
              <w:rPr>
                <w:lang w:eastAsia="zh-CN"/>
              </w:rPr>
            </w:pPr>
            <w:r>
              <w:t>4600</w:t>
            </w:r>
          </w:p>
        </w:tc>
        <w:tc>
          <w:tcPr>
            <w:tcW w:w="964" w:type="dxa"/>
            <w:tcBorders>
              <w:top w:val="single" w:sz="4" w:space="0" w:color="auto"/>
              <w:left w:val="single" w:sz="4" w:space="0" w:color="auto"/>
              <w:right w:val="single" w:sz="4" w:space="0" w:color="auto"/>
            </w:tcBorders>
          </w:tcPr>
          <w:p w14:paraId="0CD32CB0" w14:textId="77777777" w:rsidR="000469EC" w:rsidRDefault="000469EC" w:rsidP="00E50036">
            <w:pPr>
              <w:pStyle w:val="TAC"/>
              <w:rPr>
                <w:lang w:eastAsia="zh-CN"/>
              </w:rPr>
            </w:pPr>
            <w:r>
              <w:rPr>
                <w:rFonts w:eastAsia="Malgun Gothic"/>
                <w:lang w:eastAsia="ko-KR"/>
              </w:rPr>
              <w:t>40</w:t>
            </w:r>
          </w:p>
        </w:tc>
        <w:tc>
          <w:tcPr>
            <w:tcW w:w="960" w:type="dxa"/>
            <w:tcBorders>
              <w:top w:val="single" w:sz="4" w:space="0" w:color="auto"/>
              <w:left w:val="single" w:sz="4" w:space="0" w:color="auto"/>
              <w:right w:val="single" w:sz="4" w:space="0" w:color="auto"/>
            </w:tcBorders>
          </w:tcPr>
          <w:p w14:paraId="1C662179" w14:textId="77777777" w:rsidR="000469EC" w:rsidRDefault="000469EC" w:rsidP="00E50036">
            <w:pPr>
              <w:pStyle w:val="TAC"/>
              <w:rPr>
                <w:lang w:eastAsia="zh-CN"/>
              </w:rPr>
            </w:pPr>
            <w:r>
              <w:rPr>
                <w:rFonts w:eastAsia="Malgun Gothic"/>
                <w:lang w:eastAsia="ko-KR"/>
              </w:rPr>
              <w:t>216</w:t>
            </w:r>
          </w:p>
        </w:tc>
        <w:tc>
          <w:tcPr>
            <w:tcW w:w="960" w:type="dxa"/>
            <w:tcBorders>
              <w:top w:val="single" w:sz="4" w:space="0" w:color="auto"/>
              <w:left w:val="single" w:sz="4" w:space="0" w:color="auto"/>
              <w:right w:val="single" w:sz="4" w:space="0" w:color="auto"/>
            </w:tcBorders>
          </w:tcPr>
          <w:p w14:paraId="151EE804" w14:textId="77777777" w:rsidR="000469EC" w:rsidRDefault="000469EC" w:rsidP="00E50036">
            <w:pPr>
              <w:pStyle w:val="TAC"/>
              <w:rPr>
                <w:lang w:eastAsia="zh-CN"/>
              </w:rPr>
            </w:pPr>
            <w:r>
              <w:t>4600</w:t>
            </w:r>
          </w:p>
        </w:tc>
        <w:tc>
          <w:tcPr>
            <w:tcW w:w="977" w:type="dxa"/>
            <w:tcBorders>
              <w:top w:val="single" w:sz="4" w:space="0" w:color="auto"/>
              <w:left w:val="single" w:sz="4" w:space="0" w:color="auto"/>
              <w:bottom w:val="single" w:sz="4" w:space="0" w:color="auto"/>
              <w:right w:val="single" w:sz="4" w:space="0" w:color="auto"/>
            </w:tcBorders>
          </w:tcPr>
          <w:p w14:paraId="5DB798C0" w14:textId="77777777" w:rsidR="000469EC" w:rsidRDefault="000469EC" w:rsidP="00E50036">
            <w:pPr>
              <w:pStyle w:val="TAC"/>
              <w:rPr>
                <w:lang w:eastAsia="zh-CN"/>
              </w:rPr>
            </w:pPr>
            <w:r>
              <w:t>N/A</w:t>
            </w:r>
          </w:p>
        </w:tc>
        <w:tc>
          <w:tcPr>
            <w:tcW w:w="828" w:type="dxa"/>
            <w:tcBorders>
              <w:top w:val="single" w:sz="4" w:space="0" w:color="auto"/>
              <w:left w:val="single" w:sz="4" w:space="0" w:color="auto"/>
              <w:right w:val="single" w:sz="4" w:space="0" w:color="auto"/>
            </w:tcBorders>
            <w:vAlign w:val="center"/>
          </w:tcPr>
          <w:p w14:paraId="676BD989" w14:textId="77777777" w:rsidR="000469EC" w:rsidRDefault="000469EC" w:rsidP="00E50036">
            <w:pPr>
              <w:pStyle w:val="TAC"/>
              <w:rPr>
                <w:lang w:eastAsia="zh-CN"/>
              </w:rPr>
            </w:pPr>
            <w:r>
              <w:rPr>
                <w:color w:val="000000"/>
                <w:lang w:eastAsia="zh-CN"/>
              </w:rPr>
              <w:t>TDD</w:t>
            </w:r>
          </w:p>
        </w:tc>
        <w:tc>
          <w:tcPr>
            <w:tcW w:w="1057" w:type="dxa"/>
            <w:tcBorders>
              <w:top w:val="single" w:sz="4" w:space="0" w:color="auto"/>
              <w:left w:val="single" w:sz="4" w:space="0" w:color="auto"/>
              <w:right w:val="single" w:sz="4" w:space="0" w:color="auto"/>
            </w:tcBorders>
          </w:tcPr>
          <w:p w14:paraId="2F854A2B" w14:textId="77777777" w:rsidR="000469EC" w:rsidRDefault="000469EC" w:rsidP="00E50036">
            <w:pPr>
              <w:pStyle w:val="TAC"/>
              <w:rPr>
                <w:lang w:eastAsia="zh-CN"/>
              </w:rPr>
            </w:pPr>
            <w:r>
              <w:t>N/A</w:t>
            </w:r>
          </w:p>
        </w:tc>
      </w:tr>
      <w:tr w:rsidR="000469EC" w14:paraId="3BBF9393" w14:textId="77777777" w:rsidTr="00E5003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6EB8ED2" w14:textId="77777777" w:rsidR="000469EC" w:rsidRDefault="000469EC" w:rsidP="00E50036">
            <w:pPr>
              <w:pStyle w:val="TAC"/>
              <w:rPr>
                <w:lang w:eastAsia="zh-CN"/>
              </w:rPr>
            </w:pPr>
          </w:p>
        </w:tc>
        <w:tc>
          <w:tcPr>
            <w:tcW w:w="1146" w:type="dxa"/>
            <w:tcBorders>
              <w:top w:val="single" w:sz="4" w:space="0" w:color="auto"/>
              <w:left w:val="single" w:sz="4" w:space="0" w:color="auto"/>
              <w:right w:val="single" w:sz="4" w:space="0" w:color="auto"/>
            </w:tcBorders>
            <w:vAlign w:val="center"/>
          </w:tcPr>
          <w:p w14:paraId="05D2F193" w14:textId="77777777" w:rsidR="000469EC" w:rsidRDefault="000469EC" w:rsidP="00E50036">
            <w:pPr>
              <w:pStyle w:val="TAC"/>
              <w:rPr>
                <w:lang w:eastAsia="zh-CN"/>
              </w:rPr>
            </w:pPr>
            <w:r>
              <w:rPr>
                <w:color w:val="000000"/>
                <w:lang w:eastAsia="zh-CN"/>
              </w:rPr>
              <w:t>n41</w:t>
            </w:r>
          </w:p>
        </w:tc>
        <w:tc>
          <w:tcPr>
            <w:tcW w:w="960" w:type="dxa"/>
            <w:tcBorders>
              <w:top w:val="single" w:sz="4" w:space="0" w:color="auto"/>
              <w:left w:val="single" w:sz="4" w:space="0" w:color="auto"/>
              <w:right w:val="single" w:sz="4" w:space="0" w:color="auto"/>
            </w:tcBorders>
          </w:tcPr>
          <w:p w14:paraId="088A3B5E" w14:textId="77777777" w:rsidR="000469EC" w:rsidRDefault="000469EC" w:rsidP="00E50036">
            <w:pPr>
              <w:pStyle w:val="TAC"/>
              <w:rPr>
                <w:lang w:eastAsia="zh-CN"/>
              </w:rPr>
            </w:pPr>
            <w:r>
              <w:t>2600</w:t>
            </w:r>
          </w:p>
        </w:tc>
        <w:tc>
          <w:tcPr>
            <w:tcW w:w="964" w:type="dxa"/>
            <w:tcBorders>
              <w:top w:val="single" w:sz="4" w:space="0" w:color="auto"/>
              <w:left w:val="single" w:sz="4" w:space="0" w:color="auto"/>
              <w:right w:val="single" w:sz="4" w:space="0" w:color="auto"/>
            </w:tcBorders>
          </w:tcPr>
          <w:p w14:paraId="3A144A02" w14:textId="77777777" w:rsidR="000469EC" w:rsidRDefault="000469EC" w:rsidP="00E50036">
            <w:pPr>
              <w:pStyle w:val="TAC"/>
              <w:rPr>
                <w:lang w:eastAsia="zh-CN"/>
              </w:rPr>
            </w:pPr>
            <w:r>
              <w:rPr>
                <w:rFonts w:eastAsia="Malgun Gothic"/>
                <w:lang w:eastAsia="ko-KR"/>
              </w:rPr>
              <w:t>10</w:t>
            </w:r>
          </w:p>
        </w:tc>
        <w:tc>
          <w:tcPr>
            <w:tcW w:w="960" w:type="dxa"/>
            <w:tcBorders>
              <w:top w:val="single" w:sz="4" w:space="0" w:color="auto"/>
              <w:left w:val="single" w:sz="4" w:space="0" w:color="auto"/>
              <w:right w:val="single" w:sz="4" w:space="0" w:color="auto"/>
            </w:tcBorders>
          </w:tcPr>
          <w:p w14:paraId="376805CB" w14:textId="77777777" w:rsidR="000469EC" w:rsidRDefault="000469EC" w:rsidP="00E50036">
            <w:pPr>
              <w:pStyle w:val="TAC"/>
              <w:rPr>
                <w:lang w:eastAsia="zh-CN"/>
              </w:rPr>
            </w:pPr>
            <w:r>
              <w:rPr>
                <w:rFonts w:eastAsia="Malgun Gothic"/>
                <w:lang w:eastAsia="ko-KR"/>
              </w:rPr>
              <w:t>50</w:t>
            </w:r>
          </w:p>
        </w:tc>
        <w:tc>
          <w:tcPr>
            <w:tcW w:w="960" w:type="dxa"/>
            <w:tcBorders>
              <w:top w:val="single" w:sz="4" w:space="0" w:color="auto"/>
              <w:left w:val="single" w:sz="4" w:space="0" w:color="auto"/>
              <w:right w:val="single" w:sz="4" w:space="0" w:color="auto"/>
            </w:tcBorders>
          </w:tcPr>
          <w:p w14:paraId="2CB31922" w14:textId="77777777" w:rsidR="000469EC" w:rsidRDefault="000469EC" w:rsidP="00E50036">
            <w:pPr>
              <w:pStyle w:val="TAC"/>
              <w:rPr>
                <w:lang w:eastAsia="zh-CN"/>
              </w:rPr>
            </w:pPr>
            <w:r>
              <w:t>2600</w:t>
            </w:r>
          </w:p>
        </w:tc>
        <w:tc>
          <w:tcPr>
            <w:tcW w:w="977" w:type="dxa"/>
            <w:tcBorders>
              <w:top w:val="single" w:sz="4" w:space="0" w:color="auto"/>
              <w:left w:val="single" w:sz="4" w:space="0" w:color="auto"/>
              <w:bottom w:val="single" w:sz="4" w:space="0" w:color="auto"/>
              <w:right w:val="single" w:sz="4" w:space="0" w:color="auto"/>
            </w:tcBorders>
          </w:tcPr>
          <w:p w14:paraId="6DD805C4" w14:textId="77777777" w:rsidR="000469EC" w:rsidRDefault="000469EC" w:rsidP="00E50036">
            <w:pPr>
              <w:pStyle w:val="TAC"/>
              <w:rPr>
                <w:lang w:eastAsia="zh-CN"/>
              </w:rPr>
            </w:pPr>
            <w:r>
              <w:rPr>
                <w:rFonts w:eastAsia="Malgun Gothic"/>
                <w:lang w:eastAsia="ko-KR"/>
              </w:rPr>
              <w:t>10.7</w:t>
            </w:r>
          </w:p>
        </w:tc>
        <w:tc>
          <w:tcPr>
            <w:tcW w:w="828" w:type="dxa"/>
            <w:tcBorders>
              <w:top w:val="single" w:sz="4" w:space="0" w:color="auto"/>
              <w:left w:val="single" w:sz="4" w:space="0" w:color="auto"/>
              <w:right w:val="single" w:sz="4" w:space="0" w:color="auto"/>
            </w:tcBorders>
            <w:vAlign w:val="center"/>
          </w:tcPr>
          <w:p w14:paraId="136216EF" w14:textId="77777777" w:rsidR="000469EC" w:rsidRDefault="000469EC" w:rsidP="00E50036">
            <w:pPr>
              <w:pStyle w:val="TAC"/>
              <w:rPr>
                <w:lang w:eastAsia="zh-CN"/>
              </w:rPr>
            </w:pPr>
            <w:r>
              <w:rPr>
                <w:color w:val="000000"/>
                <w:lang w:eastAsia="zh-CN"/>
              </w:rPr>
              <w:t>TDD</w:t>
            </w:r>
          </w:p>
        </w:tc>
        <w:tc>
          <w:tcPr>
            <w:tcW w:w="1057" w:type="dxa"/>
            <w:tcBorders>
              <w:top w:val="single" w:sz="4" w:space="0" w:color="auto"/>
              <w:left w:val="single" w:sz="4" w:space="0" w:color="auto"/>
              <w:right w:val="single" w:sz="4" w:space="0" w:color="auto"/>
            </w:tcBorders>
          </w:tcPr>
          <w:p w14:paraId="35168380" w14:textId="77777777" w:rsidR="000469EC" w:rsidRDefault="000469EC" w:rsidP="00E50036">
            <w:pPr>
              <w:pStyle w:val="TAC"/>
              <w:rPr>
                <w:lang w:eastAsia="zh-CN"/>
              </w:rPr>
            </w:pPr>
            <w:r>
              <w:t>IMD3</w:t>
            </w:r>
            <w:r>
              <w:rPr>
                <w:vertAlign w:val="superscript"/>
              </w:rPr>
              <w:t>1,2</w:t>
            </w:r>
          </w:p>
        </w:tc>
      </w:tr>
      <w:tr w:rsidR="000469EC" w14:paraId="184F2078" w14:textId="77777777" w:rsidTr="00E50036">
        <w:trPr>
          <w:trHeight w:val="187"/>
          <w:jc w:val="center"/>
        </w:trPr>
        <w:tc>
          <w:tcPr>
            <w:tcW w:w="9859" w:type="dxa"/>
            <w:gridSpan w:val="9"/>
            <w:tcBorders>
              <w:top w:val="nil"/>
              <w:left w:val="single" w:sz="4" w:space="0" w:color="auto"/>
              <w:bottom w:val="single" w:sz="4" w:space="0" w:color="auto"/>
              <w:right w:val="single" w:sz="4" w:space="0" w:color="auto"/>
            </w:tcBorders>
            <w:shd w:val="clear" w:color="auto" w:fill="auto"/>
            <w:vAlign w:val="center"/>
          </w:tcPr>
          <w:p w14:paraId="3F8D5295" w14:textId="77777777" w:rsidR="000469EC" w:rsidRDefault="000469EC" w:rsidP="00E50036">
            <w:pPr>
              <w:pStyle w:val="TAN"/>
              <w:rPr>
                <w:rFonts w:cs="Arial"/>
              </w:rPr>
            </w:pPr>
            <w:r>
              <w:t xml:space="preserve">NOTE </w:t>
            </w:r>
            <w:r>
              <w:rPr>
                <w:lang w:eastAsia="zh-CN"/>
              </w:rPr>
              <w:t>1</w:t>
            </w:r>
            <w:r>
              <w:t>:</w:t>
            </w:r>
            <w:r>
              <w:tab/>
              <w:t>This band is subject to IMD5 also which MSD is not specified.</w:t>
            </w:r>
          </w:p>
          <w:p w14:paraId="2BA5F25A" w14:textId="77777777" w:rsidR="000469EC" w:rsidRDefault="000469EC" w:rsidP="00E50036">
            <w:pPr>
              <w:pStyle w:val="TAN"/>
            </w:pPr>
            <w:r>
              <w:rPr>
                <w:rFonts w:hint="eastAsia"/>
              </w:rPr>
              <w:t xml:space="preserve">NOTE </w:t>
            </w:r>
            <w:r>
              <w:rPr>
                <w:rFonts w:hint="eastAsia"/>
                <w:lang w:eastAsia="zh-CN"/>
              </w:rPr>
              <w:t>2</w:t>
            </w:r>
            <w:r>
              <w:rPr>
                <w:rFonts w:hint="eastAsia"/>
              </w:rPr>
              <w:t>:</w:t>
            </w:r>
            <w:r>
              <w:rPr>
                <w:rFonts w:hint="eastAsia"/>
              </w:rPr>
              <w:tab/>
              <w:t>This band is subject to IMD4 also which MSD is not specified.</w:t>
            </w:r>
          </w:p>
        </w:tc>
      </w:tr>
    </w:tbl>
    <w:p w14:paraId="2E9D50CB" w14:textId="77777777" w:rsidR="000469EC" w:rsidRDefault="000469EC" w:rsidP="000469EC"/>
    <w:p w14:paraId="784008A9" w14:textId="5733B510" w:rsidR="00A622FD" w:rsidRPr="00A20126" w:rsidRDefault="00A622FD" w:rsidP="00A20126">
      <w:pPr>
        <w:pStyle w:val="21"/>
      </w:pPr>
      <w:bookmarkStart w:id="99" w:name="_Toc136288121"/>
      <w:r w:rsidRPr="00A20126">
        <w:t>5.3</w:t>
      </w:r>
      <w:r w:rsidRPr="00A20126">
        <w:tab/>
        <w:t>CA_n3-n28-n40</w:t>
      </w:r>
      <w:bookmarkEnd w:id="99"/>
    </w:p>
    <w:p w14:paraId="4B993993" w14:textId="7E175DD0" w:rsidR="00A622FD" w:rsidRPr="00A20126" w:rsidRDefault="00A622FD" w:rsidP="00A20126">
      <w:pPr>
        <w:pStyle w:val="31"/>
      </w:pPr>
      <w:bookmarkStart w:id="100" w:name="_Toc136288122"/>
      <w:r w:rsidRPr="00A20126">
        <w:t>5.</w:t>
      </w:r>
      <w:r>
        <w:t>3</w:t>
      </w:r>
      <w:r w:rsidRPr="00A20126">
        <w:t>.1</w:t>
      </w:r>
      <w:r w:rsidRPr="00A20126">
        <w:tab/>
        <w:t>Common for 1 band UL and 2 bands UL CA</w:t>
      </w:r>
      <w:bookmarkEnd w:id="100"/>
    </w:p>
    <w:p w14:paraId="504291BF" w14:textId="28375B08" w:rsidR="00A622FD" w:rsidRPr="00A20126" w:rsidRDefault="00A622FD" w:rsidP="00A20126">
      <w:pPr>
        <w:pStyle w:val="41"/>
      </w:pPr>
      <w:bookmarkStart w:id="101" w:name="_Toc136288123"/>
      <w:r w:rsidRPr="00A622FD">
        <w:t>5.</w:t>
      </w:r>
      <w:r>
        <w:t>3</w:t>
      </w:r>
      <w:r w:rsidRPr="00A20126">
        <w:t>.1.1</w:t>
      </w:r>
      <w:r w:rsidRPr="00A20126">
        <w:tab/>
        <w:t>Operating bands for CA</w:t>
      </w:r>
      <w:bookmarkEnd w:id="101"/>
    </w:p>
    <w:p w14:paraId="24DE21F5" w14:textId="05430B04" w:rsidR="00A622FD" w:rsidRPr="00A20126" w:rsidRDefault="00A622FD" w:rsidP="00A20126">
      <w:pPr>
        <w:pStyle w:val="TH"/>
        <w:rPr>
          <w:rFonts w:cs="Arial"/>
          <w:b w:val="0"/>
        </w:rPr>
      </w:pPr>
      <w:r w:rsidRPr="00A20126">
        <w:rPr>
          <w:rFonts w:cs="Arial"/>
        </w:rPr>
        <w:t>Table 5.</w:t>
      </w:r>
      <w:r>
        <w:rPr>
          <w:rFonts w:cs="Arial" w:hint="eastAsia"/>
        </w:rPr>
        <w:t>3</w:t>
      </w:r>
      <w:r w:rsidRPr="00A20126">
        <w:rPr>
          <w:rFonts w:cs="Arial"/>
        </w:rPr>
        <w:t>.1.1-1: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A622FD" w:rsidRPr="00BD120A" w14:paraId="71171B2E" w14:textId="77777777" w:rsidTr="00E50036">
        <w:trPr>
          <w:jc w:val="center"/>
        </w:trPr>
        <w:tc>
          <w:tcPr>
            <w:tcW w:w="2366" w:type="dxa"/>
            <w:tcBorders>
              <w:top w:val="single" w:sz="4" w:space="0" w:color="auto"/>
              <w:left w:val="single" w:sz="4" w:space="0" w:color="auto"/>
              <w:bottom w:val="single" w:sz="4" w:space="0" w:color="auto"/>
              <w:right w:val="single" w:sz="4" w:space="0" w:color="auto"/>
            </w:tcBorders>
            <w:hideMark/>
          </w:tcPr>
          <w:p w14:paraId="78C9781C" w14:textId="77777777" w:rsidR="00A622FD" w:rsidRPr="00BD120A" w:rsidRDefault="00A622FD" w:rsidP="00E50036">
            <w:pPr>
              <w:keepNext/>
              <w:keepLines/>
              <w:spacing w:after="0"/>
              <w:jc w:val="center"/>
              <w:rPr>
                <w:rFonts w:ascii="Arial" w:eastAsia="等线" w:hAnsi="Arial" w:cs="Arial"/>
                <w:b/>
                <w:sz w:val="18"/>
              </w:rPr>
            </w:pPr>
            <w:r w:rsidRPr="00BD120A">
              <w:rPr>
                <w:rFonts w:ascii="Arial" w:eastAsia="等线" w:hAnsi="Arial" w:cs="Arial"/>
                <w:b/>
                <w:sz w:val="18"/>
                <w:lang w:val="en-US"/>
              </w:rPr>
              <w:t>NR CA Band</w:t>
            </w:r>
          </w:p>
        </w:tc>
        <w:tc>
          <w:tcPr>
            <w:tcW w:w="2552" w:type="dxa"/>
            <w:tcBorders>
              <w:top w:val="single" w:sz="4" w:space="0" w:color="auto"/>
              <w:left w:val="single" w:sz="4" w:space="0" w:color="auto"/>
              <w:bottom w:val="single" w:sz="4" w:space="0" w:color="auto"/>
              <w:right w:val="single" w:sz="4" w:space="0" w:color="auto"/>
            </w:tcBorders>
            <w:hideMark/>
          </w:tcPr>
          <w:p w14:paraId="6411CEA5" w14:textId="77777777" w:rsidR="00A622FD" w:rsidRPr="00BD120A" w:rsidRDefault="00A622FD" w:rsidP="00E50036">
            <w:pPr>
              <w:keepNext/>
              <w:keepLines/>
              <w:spacing w:after="0"/>
              <w:jc w:val="center"/>
              <w:rPr>
                <w:rFonts w:ascii="Arial" w:eastAsia="等线" w:hAnsi="Arial" w:cs="Arial"/>
                <w:b/>
                <w:sz w:val="18"/>
                <w:lang w:val="en-US"/>
              </w:rPr>
            </w:pPr>
            <w:r w:rsidRPr="00BD120A">
              <w:rPr>
                <w:rFonts w:ascii="Arial" w:eastAsia="等线" w:hAnsi="Arial" w:cs="Arial"/>
                <w:b/>
                <w:sz w:val="18"/>
                <w:lang w:val="en-US"/>
              </w:rPr>
              <w:t>NR Band</w:t>
            </w:r>
          </w:p>
          <w:p w14:paraId="1A316F2E" w14:textId="77777777" w:rsidR="00A622FD" w:rsidRPr="00BD120A" w:rsidRDefault="00A622FD" w:rsidP="00E50036">
            <w:pPr>
              <w:keepNext/>
              <w:keepLines/>
              <w:spacing w:after="0"/>
              <w:jc w:val="center"/>
              <w:rPr>
                <w:rFonts w:ascii="Arial" w:eastAsia="等线" w:hAnsi="Arial" w:cs="Arial"/>
                <w:b/>
                <w:sz w:val="18"/>
              </w:rPr>
            </w:pPr>
            <w:r w:rsidRPr="00BD120A">
              <w:rPr>
                <w:rFonts w:ascii="Arial" w:eastAsia="等线" w:hAnsi="Arial" w:cs="Arial"/>
                <w:b/>
                <w:sz w:val="18"/>
                <w:lang w:val="en-US"/>
              </w:rPr>
              <w:t>(Table 5.2-1)</w:t>
            </w:r>
          </w:p>
        </w:tc>
        <w:tc>
          <w:tcPr>
            <w:tcW w:w="2552" w:type="dxa"/>
            <w:tcBorders>
              <w:top w:val="single" w:sz="4" w:space="0" w:color="auto"/>
              <w:left w:val="single" w:sz="4" w:space="0" w:color="auto"/>
              <w:bottom w:val="single" w:sz="4" w:space="0" w:color="auto"/>
              <w:right w:val="single" w:sz="4" w:space="0" w:color="auto"/>
            </w:tcBorders>
            <w:hideMark/>
          </w:tcPr>
          <w:p w14:paraId="7582E604" w14:textId="77777777" w:rsidR="00A622FD" w:rsidRPr="00BD120A" w:rsidRDefault="00A622FD" w:rsidP="00E50036">
            <w:pPr>
              <w:keepNext/>
              <w:keepLines/>
              <w:spacing w:after="0"/>
              <w:jc w:val="center"/>
              <w:rPr>
                <w:rFonts w:ascii="Arial" w:eastAsia="等线" w:hAnsi="Arial" w:cs="Arial"/>
                <w:b/>
                <w:sz w:val="18"/>
                <w:lang w:val="en-US"/>
              </w:rPr>
            </w:pPr>
            <w:r w:rsidRPr="00BD120A">
              <w:rPr>
                <w:rFonts w:ascii="Arial" w:eastAsia="等线" w:hAnsi="Arial" w:cs="Arial"/>
                <w:b/>
                <w:sz w:val="18"/>
                <w:lang w:val="en-US"/>
              </w:rPr>
              <w:t xml:space="preserve">DL interruption allowed </w:t>
            </w:r>
          </w:p>
          <w:p w14:paraId="39BF0B09" w14:textId="77777777" w:rsidR="00A622FD" w:rsidRPr="00BD120A" w:rsidRDefault="00A622FD" w:rsidP="00E50036">
            <w:pPr>
              <w:keepNext/>
              <w:keepLines/>
              <w:spacing w:after="0"/>
              <w:jc w:val="center"/>
              <w:rPr>
                <w:rFonts w:ascii="Arial" w:eastAsia="等线" w:hAnsi="Arial" w:cs="Arial"/>
                <w:b/>
                <w:sz w:val="18"/>
              </w:rPr>
            </w:pPr>
            <w:r w:rsidRPr="00BD120A">
              <w:rPr>
                <w:rFonts w:ascii="Arial" w:eastAsia="等线" w:hAnsi="Arial" w:cs="Arial"/>
                <w:b/>
                <w:sz w:val="18"/>
                <w:lang w:val="en-US"/>
              </w:rPr>
              <w:t>(Note 4)</w:t>
            </w:r>
          </w:p>
        </w:tc>
      </w:tr>
      <w:tr w:rsidR="00A622FD" w:rsidRPr="00BD120A" w14:paraId="4EAC0CA5" w14:textId="77777777" w:rsidTr="00E50036">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E7A956B" w14:textId="77777777" w:rsidR="00A622FD" w:rsidRPr="00BD120A" w:rsidRDefault="00A622FD" w:rsidP="00E50036">
            <w:pPr>
              <w:keepNext/>
              <w:keepLines/>
              <w:spacing w:after="0"/>
              <w:jc w:val="center"/>
              <w:rPr>
                <w:rFonts w:ascii="Arial" w:eastAsia="等线" w:hAnsi="Arial" w:cs="Arial"/>
                <w:sz w:val="18"/>
                <w:lang w:eastAsia="zh-CN"/>
              </w:rPr>
            </w:pPr>
            <w:r>
              <w:rPr>
                <w:rFonts w:ascii="Arial" w:eastAsia="等线" w:hAnsi="Arial" w:cs="Arial"/>
                <w:sz w:val="18"/>
                <w:lang w:val="en-US" w:eastAsia="zh-CN"/>
              </w:rPr>
              <w:t>CA_n3-n28-n40</w:t>
            </w:r>
            <w:r w:rsidRPr="009D0E0B">
              <w:rPr>
                <w:rFonts w:ascii="Arial" w:eastAsia="等线" w:hAnsi="Arial" w:cs="Arial"/>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FC2FE50" w14:textId="77777777" w:rsidR="00A622FD" w:rsidRPr="00BD120A" w:rsidRDefault="00A622FD" w:rsidP="00E50036">
            <w:pPr>
              <w:keepNext/>
              <w:keepLines/>
              <w:spacing w:after="0"/>
              <w:jc w:val="center"/>
              <w:rPr>
                <w:rFonts w:ascii="Arial" w:eastAsia="等线" w:hAnsi="Arial" w:cs="Arial"/>
                <w:sz w:val="18"/>
                <w:lang w:eastAsia="zh-CN"/>
              </w:rPr>
            </w:pPr>
            <w:r>
              <w:rPr>
                <w:rFonts w:ascii="Arial" w:eastAsia="等线" w:hAnsi="Arial" w:cs="Arial"/>
                <w:sz w:val="18"/>
                <w:lang w:val="en-US" w:eastAsia="zh-CN"/>
              </w:rPr>
              <w:t>n3, n28</w:t>
            </w:r>
            <w:r w:rsidRPr="00BD120A">
              <w:rPr>
                <w:rFonts w:ascii="Arial" w:eastAsia="等线" w:hAnsi="Arial" w:cs="Arial"/>
                <w:sz w:val="18"/>
                <w:lang w:val="en-US" w:eastAsia="zh-CN"/>
              </w:rPr>
              <w:t xml:space="preserve">, </w:t>
            </w:r>
            <w:r>
              <w:rPr>
                <w:rFonts w:ascii="Arial" w:eastAsia="等线" w:hAnsi="Arial" w:cs="Arial"/>
                <w:sz w:val="18"/>
                <w:lang w:val="en-US" w:eastAsia="zh-CN"/>
              </w:rPr>
              <w:t>n40</w:t>
            </w:r>
          </w:p>
        </w:tc>
        <w:tc>
          <w:tcPr>
            <w:tcW w:w="2552" w:type="dxa"/>
            <w:tcBorders>
              <w:top w:val="single" w:sz="4" w:space="0" w:color="auto"/>
              <w:left w:val="single" w:sz="4" w:space="0" w:color="auto"/>
              <w:bottom w:val="single" w:sz="4" w:space="0" w:color="auto"/>
              <w:right w:val="single" w:sz="4" w:space="0" w:color="auto"/>
            </w:tcBorders>
          </w:tcPr>
          <w:p w14:paraId="56A33819" w14:textId="77777777" w:rsidR="00A622FD" w:rsidRPr="00BD120A" w:rsidRDefault="00A622FD" w:rsidP="00E50036">
            <w:pPr>
              <w:keepNext/>
              <w:keepLines/>
              <w:spacing w:after="0"/>
              <w:jc w:val="center"/>
              <w:rPr>
                <w:rFonts w:ascii="Arial" w:eastAsia="等线" w:hAnsi="Arial" w:cs="Arial"/>
                <w:sz w:val="18"/>
                <w:lang w:eastAsia="zh-CN"/>
              </w:rPr>
            </w:pPr>
          </w:p>
        </w:tc>
      </w:tr>
      <w:tr w:rsidR="00A622FD" w:rsidRPr="00BD120A" w14:paraId="498BFDB7" w14:textId="77777777" w:rsidTr="00E50036">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396DEF8E" w14:textId="77777777" w:rsidR="00A622FD" w:rsidRPr="009D0E0B" w:rsidRDefault="00A622FD" w:rsidP="00E50036">
            <w:pPr>
              <w:keepNext/>
              <w:keepLines/>
              <w:spacing w:after="0"/>
              <w:ind w:left="851" w:hanging="851"/>
              <w:rPr>
                <w:rFonts w:ascii="Arial" w:eastAsia="等线" w:hAnsi="Arial" w:cs="Arial"/>
                <w:sz w:val="18"/>
                <w:lang w:val="en-US"/>
              </w:rPr>
            </w:pPr>
            <w:r w:rsidRPr="00BD120A">
              <w:rPr>
                <w:rFonts w:ascii="Arial" w:eastAsia="等线" w:hAnsi="Arial" w:cs="Arial"/>
                <w:sz w:val="18"/>
                <w:lang w:val="en-US"/>
              </w:rPr>
              <w:t xml:space="preserve">NOTE </w:t>
            </w:r>
            <w:r w:rsidRPr="00BD120A">
              <w:rPr>
                <w:rFonts w:ascii="Arial" w:eastAsia="等线" w:hAnsi="Arial" w:cs="Arial"/>
                <w:sz w:val="18"/>
                <w:lang w:val="en-US" w:eastAsia="zh-TW"/>
              </w:rPr>
              <w:t>3</w:t>
            </w:r>
            <w:r w:rsidRPr="00BD120A">
              <w:rPr>
                <w:rFonts w:ascii="Arial" w:eastAsia="等线" w:hAnsi="Arial" w:cs="Arial"/>
                <w:sz w:val="18"/>
                <w:lang w:val="en-US"/>
              </w:rPr>
              <w:t>:</w:t>
            </w:r>
            <w:r w:rsidRPr="00BD120A">
              <w:rPr>
                <w:rFonts w:ascii="Arial" w:eastAsia="等线" w:hAnsi="Arial" w:cs="Arial"/>
                <w:sz w:val="18"/>
                <w:lang w:val="en-US"/>
              </w:rPr>
              <w:tab/>
              <w:t>Applicable for UE supporting inter-band carrier aggregation with mandatory simultaneous Rx/Tx capability</w:t>
            </w:r>
          </w:p>
        </w:tc>
      </w:tr>
    </w:tbl>
    <w:p w14:paraId="1A913B3C" w14:textId="77777777" w:rsidR="00A622FD" w:rsidRPr="00485B90" w:rsidRDefault="00A622FD" w:rsidP="00A622FD">
      <w:pPr>
        <w:rPr>
          <w:rFonts w:eastAsia="等线"/>
          <w:lang w:eastAsia="zh-CN"/>
        </w:rPr>
      </w:pPr>
    </w:p>
    <w:p w14:paraId="509A39E6" w14:textId="66870E26" w:rsidR="00A622FD" w:rsidRPr="00A20126" w:rsidRDefault="00A622FD" w:rsidP="00A20126">
      <w:pPr>
        <w:pStyle w:val="41"/>
      </w:pPr>
      <w:bookmarkStart w:id="102" w:name="_Toc136288124"/>
      <w:r w:rsidRPr="00A622FD">
        <w:lastRenderedPageBreak/>
        <w:t>5.</w:t>
      </w:r>
      <w:r>
        <w:t>3</w:t>
      </w:r>
      <w:r w:rsidRPr="00A20126">
        <w:t>.1.2</w:t>
      </w:r>
      <w:r w:rsidRPr="00A20126">
        <w:tab/>
        <w:t>Channel bandwidths per operating band for CA</w:t>
      </w:r>
      <w:bookmarkEnd w:id="102"/>
    </w:p>
    <w:p w14:paraId="47AC02DF" w14:textId="0F36BDDD" w:rsidR="00A622FD" w:rsidRPr="00A20126" w:rsidRDefault="00A622FD" w:rsidP="00A20126">
      <w:pPr>
        <w:pStyle w:val="TH"/>
        <w:rPr>
          <w:rFonts w:cs="Arial"/>
          <w:b w:val="0"/>
        </w:rPr>
      </w:pPr>
      <w:r w:rsidRPr="00A20126">
        <w:rPr>
          <w:rFonts w:cs="Arial"/>
        </w:rPr>
        <w:t>Table 5.</w:t>
      </w:r>
      <w:r>
        <w:rPr>
          <w:rFonts w:cs="Arial" w:hint="eastAsia"/>
        </w:rPr>
        <w:t>3</w:t>
      </w:r>
      <w:r w:rsidRPr="00A20126">
        <w:rPr>
          <w:rFonts w:cs="Arial"/>
        </w:rPr>
        <w:t>.1.2-1: Supported bandwidths per CA band combination of band n3+n28+n40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A622FD" w:rsidRPr="00485B90" w14:paraId="267B70DA" w14:textId="77777777" w:rsidTr="00E50036">
        <w:trPr>
          <w:trHeight w:val="187"/>
          <w:jc w:val="center"/>
        </w:trPr>
        <w:tc>
          <w:tcPr>
            <w:tcW w:w="1983" w:type="dxa"/>
            <w:tcBorders>
              <w:left w:val="single" w:sz="4" w:space="0" w:color="auto"/>
              <w:bottom w:val="single" w:sz="4" w:space="0" w:color="auto"/>
              <w:right w:val="single" w:sz="4" w:space="0" w:color="auto"/>
            </w:tcBorders>
            <w:shd w:val="clear" w:color="auto" w:fill="auto"/>
            <w:vAlign w:val="center"/>
          </w:tcPr>
          <w:p w14:paraId="2CF70871" w14:textId="77777777" w:rsidR="00A622FD" w:rsidRPr="00485B90" w:rsidRDefault="00A622FD" w:rsidP="00E50036">
            <w:pPr>
              <w:keepNext/>
              <w:keepLines/>
              <w:overflowPunct w:val="0"/>
              <w:autoSpaceDE w:val="0"/>
              <w:autoSpaceDN w:val="0"/>
              <w:adjustRightInd w:val="0"/>
              <w:spacing w:after="0"/>
              <w:jc w:val="center"/>
              <w:rPr>
                <w:rFonts w:ascii="Arial" w:eastAsia="等线" w:hAnsi="Arial"/>
                <w:b/>
                <w:sz w:val="18"/>
                <w:szCs w:val="18"/>
                <w:lang w:eastAsia="zh-CN"/>
              </w:rPr>
            </w:pPr>
            <w:r w:rsidRPr="00485B90">
              <w:rPr>
                <w:rFonts w:ascii="Arial" w:eastAsia="等线" w:hAnsi="Arial"/>
                <w:b/>
                <w:sz w:val="18"/>
              </w:rP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1C0BB251" w14:textId="77777777" w:rsidR="00A622FD" w:rsidRPr="00485B90" w:rsidRDefault="00A622FD" w:rsidP="00E50036">
            <w:pPr>
              <w:keepNext/>
              <w:keepLines/>
              <w:overflowPunct w:val="0"/>
              <w:autoSpaceDE w:val="0"/>
              <w:autoSpaceDN w:val="0"/>
              <w:adjustRightInd w:val="0"/>
              <w:spacing w:after="0"/>
              <w:jc w:val="center"/>
              <w:rPr>
                <w:rFonts w:ascii="Arial" w:eastAsia="等线" w:hAnsi="Arial"/>
                <w:b/>
                <w:sz w:val="18"/>
                <w:szCs w:val="18"/>
                <w:lang w:eastAsia="zh-CN"/>
              </w:rPr>
            </w:pPr>
            <w:r w:rsidRPr="00485B90">
              <w:rPr>
                <w:rFonts w:ascii="Arial" w:eastAsia="等线" w:hAnsi="Arial"/>
                <w:b/>
                <w:sz w:val="18"/>
              </w:rPr>
              <w:t>Uplink CA configuration</w:t>
            </w:r>
            <w:r w:rsidRPr="00485B90">
              <w:rPr>
                <w:rFonts w:ascii="Arial" w:eastAsia="等线" w:hAnsi="Arial" w:hint="eastAsia"/>
                <w:b/>
                <w:sz w:val="18"/>
                <w:lang w:eastAsia="zh-CN"/>
              </w:rPr>
              <w:t xml:space="preserve"> </w:t>
            </w:r>
            <w:r w:rsidRPr="00485B90">
              <w:rPr>
                <w:rFonts w:ascii="Arial" w:eastAsia="等线" w:hAnsi="Arial"/>
                <w:b/>
                <w:sz w:val="18"/>
              </w:rPr>
              <w:t>or single uplink carrier</w:t>
            </w:r>
          </w:p>
        </w:tc>
        <w:tc>
          <w:tcPr>
            <w:tcW w:w="730" w:type="dxa"/>
            <w:tcBorders>
              <w:left w:val="single" w:sz="4" w:space="0" w:color="auto"/>
              <w:right w:val="single" w:sz="4" w:space="0" w:color="auto"/>
            </w:tcBorders>
            <w:vAlign w:val="center"/>
          </w:tcPr>
          <w:p w14:paraId="07C48A0C" w14:textId="77777777" w:rsidR="00A622FD" w:rsidRPr="00485B90" w:rsidRDefault="00A622FD" w:rsidP="00E50036">
            <w:pPr>
              <w:keepNext/>
              <w:keepLines/>
              <w:overflowPunct w:val="0"/>
              <w:autoSpaceDE w:val="0"/>
              <w:autoSpaceDN w:val="0"/>
              <w:adjustRightInd w:val="0"/>
              <w:spacing w:after="0"/>
              <w:jc w:val="center"/>
              <w:rPr>
                <w:rFonts w:ascii="Arial" w:eastAsia="等线" w:hAnsi="Arial"/>
                <w:b/>
                <w:sz w:val="18"/>
                <w:szCs w:val="18"/>
                <w:lang w:val="en-US" w:eastAsia="zh-CN"/>
              </w:rPr>
            </w:pPr>
            <w:r w:rsidRPr="00485B90">
              <w:rPr>
                <w:rFonts w:ascii="Arial" w:eastAsia="等线"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9F09FD1" w14:textId="77777777" w:rsidR="00A622FD" w:rsidRPr="00485B90" w:rsidRDefault="00A622FD" w:rsidP="00E50036">
            <w:pPr>
              <w:keepNext/>
              <w:keepLines/>
              <w:overflowPunct w:val="0"/>
              <w:autoSpaceDE w:val="0"/>
              <w:autoSpaceDN w:val="0"/>
              <w:adjustRightInd w:val="0"/>
              <w:spacing w:after="0"/>
              <w:jc w:val="center"/>
              <w:rPr>
                <w:rFonts w:ascii="Arial" w:eastAsia="等线" w:hAnsi="Arial" w:cs="Arial"/>
                <w:b/>
                <w:sz w:val="18"/>
                <w:szCs w:val="18"/>
                <w:lang w:val="en-US" w:eastAsia="zh-CN" w:bidi="ar"/>
              </w:rPr>
            </w:pPr>
            <w:r w:rsidRPr="00485B90">
              <w:rPr>
                <w:rFonts w:ascii="Arial" w:eastAsia="等线" w:hAnsi="Arial" w:hint="eastAsia"/>
                <w:b/>
                <w:sz w:val="18"/>
                <w:lang w:eastAsia="zh-CN"/>
              </w:rPr>
              <w:t>C</w:t>
            </w:r>
            <w:r w:rsidRPr="00485B90">
              <w:rPr>
                <w:rFonts w:ascii="Arial" w:eastAsia="等线" w:hAnsi="Arial"/>
                <w:b/>
                <w:sz w:val="18"/>
                <w:lang w:eastAsia="zh-CN"/>
              </w:rPr>
              <w:t xml:space="preserve">hannel bandwidth </w:t>
            </w:r>
            <w:r w:rsidRPr="00485B90">
              <w:rPr>
                <w:rFonts w:ascii="Arial" w:eastAsia="等线" w:hAnsi="Arial" w:hint="eastAsia"/>
                <w:b/>
                <w:sz w:val="18"/>
                <w:lang w:eastAsia="zh-CN"/>
              </w:rPr>
              <w:t>(</w:t>
            </w:r>
            <w:r w:rsidRPr="00485B90">
              <w:rPr>
                <w:rFonts w:ascii="Arial" w:eastAsia="等线" w:hAnsi="Arial"/>
                <w:b/>
                <w:sz w:val="18"/>
                <w:lang w:eastAsia="zh-CN"/>
              </w:rPr>
              <w:t>MHz)</w:t>
            </w:r>
          </w:p>
        </w:tc>
        <w:tc>
          <w:tcPr>
            <w:tcW w:w="1360" w:type="dxa"/>
            <w:tcBorders>
              <w:left w:val="single" w:sz="4" w:space="0" w:color="auto"/>
              <w:bottom w:val="nil"/>
              <w:right w:val="single" w:sz="4" w:space="0" w:color="auto"/>
            </w:tcBorders>
            <w:shd w:val="clear" w:color="auto" w:fill="auto"/>
            <w:vAlign w:val="center"/>
          </w:tcPr>
          <w:p w14:paraId="3F2FC3E8" w14:textId="77777777" w:rsidR="00A622FD" w:rsidRPr="00485B90" w:rsidRDefault="00A622FD" w:rsidP="00E50036">
            <w:pPr>
              <w:keepNext/>
              <w:keepLines/>
              <w:overflowPunct w:val="0"/>
              <w:autoSpaceDE w:val="0"/>
              <w:autoSpaceDN w:val="0"/>
              <w:adjustRightInd w:val="0"/>
              <w:spacing w:after="0"/>
              <w:jc w:val="center"/>
              <w:rPr>
                <w:rFonts w:ascii="Arial" w:eastAsia="等线" w:hAnsi="Arial"/>
                <w:b/>
                <w:sz w:val="18"/>
                <w:szCs w:val="18"/>
                <w:lang w:val="en-US" w:eastAsia="zh-CN"/>
              </w:rPr>
            </w:pPr>
            <w:r w:rsidRPr="00485B90">
              <w:rPr>
                <w:rFonts w:ascii="Arial" w:eastAsia="等线" w:hAnsi="Arial"/>
                <w:b/>
                <w:sz w:val="18"/>
              </w:rPr>
              <w:t>Bandwidth combination set</w:t>
            </w:r>
          </w:p>
        </w:tc>
      </w:tr>
      <w:tr w:rsidR="00A622FD" w:rsidRPr="00485B90" w14:paraId="58998172" w14:textId="77777777" w:rsidTr="00E50036">
        <w:trPr>
          <w:trHeight w:val="187"/>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8A51F4E" w14:textId="77777777" w:rsidR="00A622FD" w:rsidRPr="00485B90" w:rsidRDefault="00A622FD" w:rsidP="00E50036">
            <w:pPr>
              <w:keepNext/>
              <w:keepLines/>
              <w:overflowPunct w:val="0"/>
              <w:autoSpaceDE w:val="0"/>
              <w:autoSpaceDN w:val="0"/>
              <w:adjustRightInd w:val="0"/>
              <w:spacing w:after="0"/>
              <w:jc w:val="center"/>
              <w:rPr>
                <w:rFonts w:ascii="Arial" w:hAnsi="Arial"/>
                <w:sz w:val="18"/>
                <w:szCs w:val="18"/>
                <w:lang w:val="en-US" w:eastAsia="zh-CN"/>
              </w:rPr>
            </w:pPr>
            <w:r w:rsidRPr="00485B90">
              <w:rPr>
                <w:rFonts w:ascii="Arial" w:eastAsia="等线" w:hAnsi="Arial" w:hint="eastAsia"/>
                <w:sz w:val="18"/>
                <w:szCs w:val="18"/>
                <w:lang w:eastAsia="zh-CN"/>
              </w:rPr>
              <w:t>CA</w:t>
            </w:r>
            <w:r w:rsidRPr="00485B90">
              <w:rPr>
                <w:rFonts w:ascii="Arial" w:eastAsia="等线" w:hAnsi="Arial"/>
                <w:sz w:val="18"/>
                <w:szCs w:val="18"/>
              </w:rPr>
              <w:t>_</w:t>
            </w:r>
            <w:r>
              <w:rPr>
                <w:rFonts w:ascii="Arial" w:eastAsia="等线" w:hAnsi="Arial" w:hint="eastAsia"/>
                <w:sz w:val="18"/>
                <w:szCs w:val="18"/>
                <w:lang w:val="en-US" w:eastAsia="zh-CN"/>
              </w:rPr>
              <w:t>n</w:t>
            </w:r>
            <w:r>
              <w:rPr>
                <w:rFonts w:ascii="Arial" w:eastAsia="等线" w:hAnsi="Arial"/>
                <w:sz w:val="18"/>
                <w:szCs w:val="18"/>
                <w:lang w:val="en-US" w:eastAsia="zh-CN"/>
              </w:rPr>
              <w:t>3</w:t>
            </w:r>
            <w:r w:rsidRPr="00485B90">
              <w:rPr>
                <w:rFonts w:ascii="Arial" w:eastAsia="等线" w:hAnsi="Arial"/>
                <w:sz w:val="18"/>
                <w:szCs w:val="18"/>
                <w:lang w:val="sv-SE" w:eastAsia="ja-JP"/>
              </w:rPr>
              <w:t>A-</w:t>
            </w:r>
            <w:r>
              <w:rPr>
                <w:rFonts w:ascii="Arial" w:eastAsia="等线" w:hAnsi="Arial" w:hint="eastAsia"/>
                <w:sz w:val="18"/>
                <w:szCs w:val="18"/>
                <w:lang w:val="en-US" w:eastAsia="zh-CN"/>
              </w:rPr>
              <w:t>n</w:t>
            </w:r>
            <w:r>
              <w:rPr>
                <w:rFonts w:ascii="Arial" w:eastAsia="等线" w:hAnsi="Arial"/>
                <w:sz w:val="18"/>
                <w:szCs w:val="18"/>
                <w:lang w:val="en-US" w:eastAsia="zh-CN"/>
              </w:rPr>
              <w:t>28</w:t>
            </w:r>
            <w:r w:rsidRPr="00485B90">
              <w:rPr>
                <w:rFonts w:ascii="Arial" w:eastAsia="等线" w:hAnsi="Arial"/>
                <w:sz w:val="18"/>
                <w:szCs w:val="18"/>
                <w:lang w:val="sv-SE" w:eastAsia="ja-JP"/>
              </w:rPr>
              <w:t>A</w:t>
            </w:r>
            <w:r>
              <w:rPr>
                <w:rFonts w:ascii="Arial" w:hAnsi="Arial" w:hint="eastAsia"/>
                <w:sz w:val="18"/>
                <w:szCs w:val="18"/>
                <w:lang w:val="en-US" w:eastAsia="zh-CN"/>
              </w:rPr>
              <w:t>-n</w:t>
            </w:r>
            <w:r>
              <w:rPr>
                <w:rFonts w:ascii="Arial" w:hAnsi="Arial"/>
                <w:sz w:val="18"/>
                <w:szCs w:val="18"/>
                <w:lang w:val="en-US" w:eastAsia="zh-CN"/>
              </w:rPr>
              <w:t>40</w:t>
            </w:r>
            <w:r w:rsidRPr="00485B90">
              <w:rPr>
                <w:rFonts w:ascii="Arial" w:hAnsi="Arial" w:hint="eastAsia"/>
                <w:sz w:val="18"/>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AED173" w14:textId="77777777" w:rsidR="00A622FD" w:rsidRPr="00F16542" w:rsidRDefault="00A622FD" w:rsidP="00E50036">
            <w:pPr>
              <w:keepNext/>
              <w:keepLines/>
              <w:overflowPunct w:val="0"/>
              <w:autoSpaceDE w:val="0"/>
              <w:autoSpaceDN w:val="0"/>
              <w:adjustRightInd w:val="0"/>
              <w:spacing w:after="0"/>
              <w:jc w:val="center"/>
              <w:rPr>
                <w:rFonts w:ascii="Arial" w:hAnsi="Arial"/>
                <w:sz w:val="18"/>
                <w:szCs w:val="18"/>
                <w:lang w:val="en-US" w:eastAsia="zh-CN"/>
              </w:rPr>
            </w:pPr>
            <w:r w:rsidRPr="00F16542">
              <w:rPr>
                <w:rFonts w:ascii="Arial" w:hAnsi="Arial"/>
                <w:sz w:val="18"/>
                <w:szCs w:val="18"/>
                <w:lang w:val="en-US" w:eastAsia="zh-CN"/>
              </w:rPr>
              <w:t>CA_n3A-n28A</w:t>
            </w:r>
          </w:p>
          <w:p w14:paraId="4AA5E1A6" w14:textId="77777777" w:rsidR="00A622FD" w:rsidRPr="00F16542" w:rsidRDefault="00A622FD" w:rsidP="00E50036">
            <w:pPr>
              <w:keepNext/>
              <w:keepLines/>
              <w:overflowPunct w:val="0"/>
              <w:autoSpaceDE w:val="0"/>
              <w:autoSpaceDN w:val="0"/>
              <w:adjustRightInd w:val="0"/>
              <w:spacing w:after="0"/>
              <w:jc w:val="center"/>
              <w:rPr>
                <w:rFonts w:ascii="Arial" w:hAnsi="Arial"/>
                <w:sz w:val="18"/>
                <w:szCs w:val="18"/>
                <w:lang w:val="en-US" w:eastAsia="zh-CN"/>
              </w:rPr>
            </w:pPr>
            <w:r w:rsidRPr="00F16542">
              <w:rPr>
                <w:rFonts w:ascii="Arial" w:hAnsi="Arial"/>
                <w:sz w:val="18"/>
                <w:szCs w:val="18"/>
                <w:lang w:val="en-US" w:eastAsia="zh-CN"/>
              </w:rPr>
              <w:t>CA_n3A-n40A</w:t>
            </w:r>
          </w:p>
          <w:p w14:paraId="58CE71F9" w14:textId="77777777" w:rsidR="00A622FD" w:rsidRPr="00485B90" w:rsidRDefault="00A622FD" w:rsidP="00E50036">
            <w:pPr>
              <w:keepNext/>
              <w:keepLines/>
              <w:overflowPunct w:val="0"/>
              <w:autoSpaceDE w:val="0"/>
              <w:autoSpaceDN w:val="0"/>
              <w:adjustRightInd w:val="0"/>
              <w:spacing w:after="0"/>
              <w:jc w:val="center"/>
              <w:rPr>
                <w:rFonts w:ascii="Arial" w:hAnsi="Arial"/>
                <w:sz w:val="18"/>
                <w:szCs w:val="18"/>
                <w:lang w:val="en-US" w:eastAsia="zh-CN"/>
              </w:rPr>
            </w:pPr>
            <w:r w:rsidRPr="00F16542">
              <w:rPr>
                <w:rFonts w:ascii="Arial" w:hAnsi="Arial"/>
                <w:sz w:val="18"/>
                <w:szCs w:val="18"/>
                <w:lang w:val="en-US" w:eastAsia="zh-CN"/>
              </w:rPr>
              <w:t>CA_n28A-n40A</w:t>
            </w:r>
          </w:p>
        </w:tc>
        <w:tc>
          <w:tcPr>
            <w:tcW w:w="730" w:type="dxa"/>
            <w:tcBorders>
              <w:left w:val="single" w:sz="4" w:space="0" w:color="auto"/>
              <w:right w:val="single" w:sz="4" w:space="0" w:color="auto"/>
            </w:tcBorders>
            <w:vAlign w:val="center"/>
          </w:tcPr>
          <w:p w14:paraId="02F7410A" w14:textId="77777777" w:rsidR="00A622FD" w:rsidRPr="00485B90" w:rsidRDefault="00A622FD" w:rsidP="00E50036">
            <w:pPr>
              <w:keepNext/>
              <w:keepLines/>
              <w:overflowPunct w:val="0"/>
              <w:autoSpaceDE w:val="0"/>
              <w:autoSpaceDN w:val="0"/>
              <w:adjustRightInd w:val="0"/>
              <w:spacing w:after="0"/>
              <w:jc w:val="center"/>
              <w:rPr>
                <w:rFonts w:ascii="Arial" w:eastAsia="等线" w:hAnsi="Arial"/>
                <w:sz w:val="18"/>
                <w:szCs w:val="18"/>
                <w:lang w:val="en-US" w:eastAsia="zh-CN"/>
              </w:rPr>
            </w:pPr>
            <w:r>
              <w:rPr>
                <w:rFonts w:ascii="Arial" w:eastAsia="等线" w:hAnsi="Arial" w:hint="eastAsia"/>
                <w:sz w:val="18"/>
                <w:szCs w:val="18"/>
                <w:lang w:val="en-US" w:eastAsia="zh-CN"/>
              </w:rPr>
              <w:t>n</w:t>
            </w:r>
            <w:r>
              <w:rPr>
                <w:rFonts w:ascii="Arial" w:eastAsia="等线" w:hAnsi="Arial"/>
                <w:sz w:val="18"/>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286DF78" w14:textId="77777777" w:rsidR="00A622FD" w:rsidRPr="00485B90" w:rsidRDefault="00A622FD" w:rsidP="00E50036">
            <w:pPr>
              <w:keepNext/>
              <w:keepLines/>
              <w:overflowPunct w:val="0"/>
              <w:autoSpaceDE w:val="0"/>
              <w:autoSpaceDN w:val="0"/>
              <w:adjustRightInd w:val="0"/>
              <w:spacing w:after="0"/>
              <w:jc w:val="center"/>
              <w:textAlignment w:val="bottom"/>
              <w:rPr>
                <w:rFonts w:eastAsia="等线"/>
                <w:szCs w:val="18"/>
                <w:lang w:val="en-US" w:eastAsia="zh-CN"/>
              </w:rPr>
            </w:pPr>
            <w:r w:rsidRPr="00485B90">
              <w:rPr>
                <w:rFonts w:ascii="Arial"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B37D955" w14:textId="77777777" w:rsidR="00A622FD" w:rsidRPr="00485B90" w:rsidRDefault="00A622FD" w:rsidP="00E50036">
            <w:pPr>
              <w:keepNext/>
              <w:keepLines/>
              <w:overflowPunct w:val="0"/>
              <w:autoSpaceDE w:val="0"/>
              <w:autoSpaceDN w:val="0"/>
              <w:adjustRightInd w:val="0"/>
              <w:spacing w:after="0"/>
              <w:jc w:val="center"/>
              <w:rPr>
                <w:rFonts w:ascii="Arial" w:eastAsia="等线" w:hAnsi="Arial"/>
                <w:sz w:val="18"/>
                <w:szCs w:val="18"/>
                <w:lang w:val="en-US" w:eastAsia="zh-CN"/>
              </w:rPr>
            </w:pPr>
            <w:r w:rsidRPr="00485B90">
              <w:rPr>
                <w:rFonts w:ascii="Arial" w:eastAsia="等线" w:hAnsi="Arial" w:hint="eastAsia"/>
                <w:sz w:val="18"/>
                <w:szCs w:val="18"/>
                <w:lang w:val="en-US" w:eastAsia="zh-CN"/>
              </w:rPr>
              <w:t>0</w:t>
            </w:r>
          </w:p>
        </w:tc>
      </w:tr>
      <w:tr w:rsidR="00A622FD" w:rsidRPr="00485B90" w14:paraId="46D40861" w14:textId="77777777" w:rsidTr="00E50036">
        <w:trPr>
          <w:trHeight w:val="187"/>
          <w:jc w:val="center"/>
        </w:trPr>
        <w:tc>
          <w:tcPr>
            <w:tcW w:w="1983" w:type="dxa"/>
            <w:tcBorders>
              <w:top w:val="nil"/>
              <w:left w:val="single" w:sz="4" w:space="0" w:color="auto"/>
              <w:bottom w:val="nil"/>
              <w:right w:val="single" w:sz="4" w:space="0" w:color="auto"/>
            </w:tcBorders>
            <w:shd w:val="clear" w:color="auto" w:fill="auto"/>
            <w:vAlign w:val="center"/>
          </w:tcPr>
          <w:p w14:paraId="1407DE17" w14:textId="77777777" w:rsidR="00A622FD" w:rsidRPr="00485B90" w:rsidRDefault="00A622FD" w:rsidP="00E50036">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CDFCC82" w14:textId="77777777" w:rsidR="00A622FD" w:rsidRPr="00485B90" w:rsidRDefault="00A622FD" w:rsidP="00E50036">
            <w:pPr>
              <w:keepNext/>
              <w:keepLines/>
              <w:overflowPunct w:val="0"/>
              <w:autoSpaceDE w:val="0"/>
              <w:autoSpaceDN w:val="0"/>
              <w:adjustRightInd w:val="0"/>
              <w:spacing w:after="0"/>
              <w:rPr>
                <w:rFonts w:ascii="Arial" w:eastAsia="等线" w:hAnsi="Arial"/>
                <w:sz w:val="18"/>
                <w:szCs w:val="18"/>
                <w:lang w:val="en-US" w:eastAsia="zh-CN"/>
              </w:rPr>
            </w:pPr>
          </w:p>
        </w:tc>
        <w:tc>
          <w:tcPr>
            <w:tcW w:w="730" w:type="dxa"/>
            <w:tcBorders>
              <w:left w:val="single" w:sz="4" w:space="0" w:color="auto"/>
              <w:right w:val="single" w:sz="4" w:space="0" w:color="auto"/>
            </w:tcBorders>
            <w:vAlign w:val="center"/>
          </w:tcPr>
          <w:p w14:paraId="00B55AE4" w14:textId="77777777" w:rsidR="00A622FD" w:rsidRPr="00485B90" w:rsidRDefault="00A622FD" w:rsidP="00E50036">
            <w:pPr>
              <w:keepNext/>
              <w:keepLines/>
              <w:overflowPunct w:val="0"/>
              <w:autoSpaceDE w:val="0"/>
              <w:autoSpaceDN w:val="0"/>
              <w:adjustRightInd w:val="0"/>
              <w:spacing w:after="0"/>
              <w:jc w:val="center"/>
              <w:rPr>
                <w:rFonts w:ascii="Arial" w:eastAsia="等线" w:hAnsi="Arial"/>
                <w:sz w:val="18"/>
                <w:szCs w:val="18"/>
                <w:lang w:val="en-US" w:eastAsia="zh-CN"/>
              </w:rPr>
            </w:pPr>
            <w:r>
              <w:rPr>
                <w:rFonts w:ascii="Arial" w:eastAsia="等线" w:hAnsi="Arial" w:hint="eastAsia"/>
                <w:sz w:val="18"/>
                <w:szCs w:val="18"/>
                <w:lang w:val="en-US" w:eastAsia="zh-CN"/>
              </w:rPr>
              <w:t>n</w:t>
            </w:r>
            <w:r>
              <w:rPr>
                <w:rFonts w:ascii="Arial" w:eastAsia="等线" w:hAnsi="Arial"/>
                <w:sz w:val="18"/>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486C9121" w14:textId="77777777" w:rsidR="00A622FD" w:rsidRPr="00485B90" w:rsidRDefault="00A622FD" w:rsidP="00E50036">
            <w:pPr>
              <w:keepNext/>
              <w:keepLines/>
              <w:overflowPunct w:val="0"/>
              <w:autoSpaceDE w:val="0"/>
              <w:autoSpaceDN w:val="0"/>
              <w:adjustRightInd w:val="0"/>
              <w:spacing w:after="0"/>
              <w:jc w:val="center"/>
              <w:textAlignment w:val="bottom"/>
              <w:rPr>
                <w:rFonts w:eastAsia="等线"/>
                <w:szCs w:val="18"/>
                <w:lang w:val="en-US" w:eastAsia="zh-CN"/>
              </w:rPr>
            </w:pPr>
            <w:r w:rsidRPr="00485B90">
              <w:rPr>
                <w:rFonts w:ascii="Arial" w:hAnsi="Arial" w:cs="Arial"/>
                <w:sz w:val="18"/>
                <w:szCs w:val="18"/>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08087097" w14:textId="77777777" w:rsidR="00A622FD" w:rsidRPr="00485B90" w:rsidRDefault="00A622FD" w:rsidP="00E50036">
            <w:pPr>
              <w:keepNext/>
              <w:keepLines/>
              <w:overflowPunct w:val="0"/>
              <w:autoSpaceDE w:val="0"/>
              <w:autoSpaceDN w:val="0"/>
              <w:adjustRightInd w:val="0"/>
              <w:spacing w:after="0"/>
              <w:jc w:val="center"/>
              <w:rPr>
                <w:rFonts w:ascii="Arial" w:eastAsia="等线" w:hAnsi="Arial"/>
                <w:sz w:val="18"/>
                <w:szCs w:val="18"/>
                <w:lang w:val="en-US" w:eastAsia="zh-CN"/>
              </w:rPr>
            </w:pPr>
          </w:p>
        </w:tc>
      </w:tr>
      <w:tr w:rsidR="00A622FD" w:rsidRPr="00485B90" w14:paraId="4C960CE3" w14:textId="77777777" w:rsidTr="00E50036">
        <w:trPr>
          <w:trHeight w:val="187"/>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F523B91" w14:textId="77777777" w:rsidR="00A622FD" w:rsidRPr="00485B90" w:rsidRDefault="00A622FD" w:rsidP="00E50036">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C40AB6" w14:textId="77777777" w:rsidR="00A622FD" w:rsidRPr="00485B90" w:rsidRDefault="00A622FD" w:rsidP="00E50036">
            <w:pPr>
              <w:keepNext/>
              <w:keepLines/>
              <w:overflowPunct w:val="0"/>
              <w:autoSpaceDE w:val="0"/>
              <w:autoSpaceDN w:val="0"/>
              <w:adjustRightInd w:val="0"/>
              <w:spacing w:after="0"/>
              <w:rPr>
                <w:rFonts w:ascii="Arial" w:eastAsia="等线" w:hAnsi="Arial"/>
                <w:sz w:val="18"/>
                <w:szCs w:val="18"/>
                <w:lang w:val="en-US" w:eastAsia="zh-CN"/>
              </w:rPr>
            </w:pPr>
          </w:p>
        </w:tc>
        <w:tc>
          <w:tcPr>
            <w:tcW w:w="730" w:type="dxa"/>
            <w:tcBorders>
              <w:left w:val="single" w:sz="4" w:space="0" w:color="auto"/>
              <w:right w:val="single" w:sz="4" w:space="0" w:color="auto"/>
            </w:tcBorders>
            <w:vAlign w:val="center"/>
          </w:tcPr>
          <w:p w14:paraId="1BDBA436" w14:textId="77777777" w:rsidR="00A622FD" w:rsidRPr="00485B90" w:rsidRDefault="00A622FD" w:rsidP="00E50036">
            <w:pPr>
              <w:keepNext/>
              <w:keepLines/>
              <w:overflowPunct w:val="0"/>
              <w:autoSpaceDE w:val="0"/>
              <w:autoSpaceDN w:val="0"/>
              <w:adjustRightInd w:val="0"/>
              <w:spacing w:after="0"/>
              <w:jc w:val="center"/>
              <w:rPr>
                <w:rFonts w:ascii="Arial" w:eastAsia="等线" w:hAnsi="Arial"/>
                <w:sz w:val="18"/>
                <w:szCs w:val="18"/>
                <w:lang w:val="en-US" w:eastAsia="zh-CN"/>
              </w:rPr>
            </w:pPr>
            <w:r>
              <w:rPr>
                <w:rFonts w:ascii="Arial" w:eastAsia="等线" w:hAnsi="Arial" w:hint="eastAsia"/>
                <w:sz w:val="18"/>
                <w:szCs w:val="18"/>
                <w:lang w:val="en-US" w:eastAsia="zh-CN"/>
              </w:rPr>
              <w:t>n</w:t>
            </w:r>
            <w:r>
              <w:rPr>
                <w:rFonts w:ascii="Arial" w:eastAsia="等线" w:hAnsi="Arial"/>
                <w:sz w:val="18"/>
                <w:szCs w:val="18"/>
                <w:lang w:val="en-US" w:eastAsia="zh-CN"/>
              </w:rPr>
              <w:t>40</w:t>
            </w:r>
          </w:p>
        </w:tc>
        <w:tc>
          <w:tcPr>
            <w:tcW w:w="4081" w:type="dxa"/>
            <w:tcBorders>
              <w:top w:val="single" w:sz="4" w:space="0" w:color="auto"/>
              <w:left w:val="single" w:sz="4" w:space="0" w:color="auto"/>
              <w:bottom w:val="single" w:sz="4" w:space="0" w:color="auto"/>
              <w:right w:val="single" w:sz="4" w:space="0" w:color="auto"/>
            </w:tcBorders>
            <w:vAlign w:val="center"/>
          </w:tcPr>
          <w:p w14:paraId="54377904" w14:textId="77777777" w:rsidR="00A622FD" w:rsidRPr="00485B90" w:rsidRDefault="00A622FD" w:rsidP="00E50036">
            <w:pPr>
              <w:keepNext/>
              <w:keepLines/>
              <w:overflowPunct w:val="0"/>
              <w:autoSpaceDE w:val="0"/>
              <w:autoSpaceDN w:val="0"/>
              <w:adjustRightInd w:val="0"/>
              <w:spacing w:after="0"/>
              <w:jc w:val="center"/>
              <w:textAlignment w:val="bottom"/>
              <w:rPr>
                <w:rFonts w:ascii="Arial" w:hAnsi="Arial" w:cs="Arial"/>
                <w:sz w:val="18"/>
                <w:szCs w:val="18"/>
                <w:lang w:val="en-US" w:eastAsia="zh-CN" w:bidi="ar"/>
              </w:rPr>
            </w:pPr>
            <w:r>
              <w:rPr>
                <w:rFonts w:ascii="Arial" w:hAnsi="Arial" w:cs="Arial"/>
                <w:sz w:val="18"/>
                <w:szCs w:val="18"/>
                <w:lang w:val="en-US" w:eastAsia="zh-CN" w:bidi="ar"/>
              </w:rPr>
              <w:t>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2A80A4" w14:textId="77777777" w:rsidR="00A622FD" w:rsidRPr="00485B90" w:rsidRDefault="00A622FD" w:rsidP="00E50036">
            <w:pPr>
              <w:keepNext/>
              <w:keepLines/>
              <w:overflowPunct w:val="0"/>
              <w:autoSpaceDE w:val="0"/>
              <w:autoSpaceDN w:val="0"/>
              <w:adjustRightInd w:val="0"/>
              <w:spacing w:after="0"/>
              <w:jc w:val="center"/>
              <w:rPr>
                <w:rFonts w:ascii="Arial" w:eastAsia="等线" w:hAnsi="Arial"/>
                <w:sz w:val="18"/>
                <w:szCs w:val="18"/>
                <w:lang w:val="en-US" w:eastAsia="zh-CN"/>
              </w:rPr>
            </w:pPr>
          </w:p>
        </w:tc>
      </w:tr>
    </w:tbl>
    <w:p w14:paraId="33793D4D" w14:textId="4BFDBD0C" w:rsidR="00A622FD" w:rsidRPr="00A20126" w:rsidRDefault="00A622FD" w:rsidP="00A20126">
      <w:pPr>
        <w:pStyle w:val="41"/>
      </w:pPr>
      <w:bookmarkStart w:id="103" w:name="_Toc136288125"/>
      <w:r w:rsidRPr="00A622FD">
        <w:t>5.</w:t>
      </w:r>
      <w:r>
        <w:t>3</w:t>
      </w:r>
      <w:r w:rsidRPr="00A20126">
        <w:t>.1.3</w:t>
      </w:r>
      <w:r w:rsidRPr="00A20126">
        <w:tab/>
        <w:t>∆T</w:t>
      </w:r>
      <w:r w:rsidRPr="00A20126">
        <w:rPr>
          <w:vertAlign w:val="subscript"/>
        </w:rPr>
        <w:t>IB,c</w:t>
      </w:r>
      <w:r w:rsidRPr="00A20126">
        <w:t xml:space="preserve"> and ∆R</w:t>
      </w:r>
      <w:r w:rsidRPr="00A20126">
        <w:rPr>
          <w:vertAlign w:val="subscript"/>
        </w:rPr>
        <w:t>IB,c</w:t>
      </w:r>
      <w:r w:rsidRPr="00A20126">
        <w:t xml:space="preserve"> values</w:t>
      </w:r>
      <w:bookmarkEnd w:id="103"/>
    </w:p>
    <w:p w14:paraId="4D318ED6" w14:textId="77777777" w:rsidR="00A622FD" w:rsidRPr="00485B90" w:rsidRDefault="00A622FD" w:rsidP="00A622FD">
      <w:pPr>
        <w:rPr>
          <w:rFonts w:eastAsia="等线"/>
        </w:rPr>
      </w:pPr>
      <w:r w:rsidRPr="00485B90">
        <w:rPr>
          <w:rFonts w:eastAsia="等线"/>
        </w:rPr>
        <w:t xml:space="preserve">For </w:t>
      </w:r>
      <w:r w:rsidRPr="00485B90">
        <w:rPr>
          <w:rFonts w:eastAsia="等线"/>
          <w:lang w:val="en-US" w:eastAsia="zh-CN"/>
        </w:rPr>
        <w:t>CA</w:t>
      </w:r>
      <w:r w:rsidRPr="00485B90">
        <w:rPr>
          <w:rFonts w:eastAsia="等线"/>
          <w:lang w:eastAsia="zh-CN"/>
        </w:rPr>
        <w:t>_</w:t>
      </w:r>
      <w:r>
        <w:rPr>
          <w:rFonts w:eastAsia="等线"/>
          <w:lang w:val="en-US" w:eastAsia="zh-CN"/>
        </w:rPr>
        <w:t>n3</w:t>
      </w:r>
      <w:r w:rsidRPr="00485B90">
        <w:rPr>
          <w:rFonts w:eastAsia="等线"/>
          <w:lang w:eastAsia="ja-JP"/>
        </w:rPr>
        <w:t>-n</w:t>
      </w:r>
      <w:r>
        <w:rPr>
          <w:rFonts w:eastAsia="等线"/>
          <w:lang w:val="en-US" w:eastAsia="zh-CN"/>
        </w:rPr>
        <w:t>28</w:t>
      </w:r>
      <w:r w:rsidRPr="00485B90">
        <w:rPr>
          <w:rFonts w:eastAsia="等线"/>
          <w:lang w:val="en-US" w:eastAsia="zh-CN"/>
        </w:rPr>
        <w:t>-</w:t>
      </w:r>
      <w:r>
        <w:rPr>
          <w:rFonts w:eastAsia="等线" w:hint="eastAsia"/>
          <w:lang w:val="en-US" w:eastAsia="zh-CN"/>
        </w:rPr>
        <w:t>n</w:t>
      </w:r>
      <w:r>
        <w:rPr>
          <w:rFonts w:eastAsia="等线"/>
          <w:lang w:val="en-US" w:eastAsia="zh-CN"/>
        </w:rPr>
        <w:t>40</w:t>
      </w:r>
      <w:r w:rsidRPr="00485B90">
        <w:rPr>
          <w:rFonts w:eastAsia="等线"/>
        </w:rPr>
        <w:t>, the</w:t>
      </w:r>
      <w:r w:rsidRPr="00485B90">
        <w:rPr>
          <w:rFonts w:eastAsia="等线"/>
          <w:lang w:eastAsia="zh-CN"/>
        </w:rPr>
        <w:t xml:space="preserve"> </w:t>
      </w:r>
      <w:r w:rsidRPr="00485B90">
        <w:rPr>
          <w:rFonts w:eastAsia="等线"/>
        </w:rPr>
        <w:sym w:font="Symbol" w:char="F044"/>
      </w:r>
      <w:r w:rsidRPr="00485B90">
        <w:rPr>
          <w:rFonts w:eastAsia="等线"/>
        </w:rPr>
        <w:t>T</w:t>
      </w:r>
      <w:r w:rsidRPr="00485B90">
        <w:rPr>
          <w:rFonts w:eastAsia="等线"/>
          <w:vertAlign w:val="subscript"/>
        </w:rPr>
        <w:t>IB,c</w:t>
      </w:r>
      <w:r w:rsidRPr="00485B90">
        <w:rPr>
          <w:rFonts w:eastAsia="等线"/>
        </w:rPr>
        <w:t xml:space="preserve"> and</w:t>
      </w:r>
      <w:r w:rsidRPr="00485B90">
        <w:rPr>
          <w:rFonts w:eastAsia="等线"/>
          <w:lang w:eastAsia="zh-CN"/>
        </w:rPr>
        <w:t xml:space="preserve"> </w:t>
      </w:r>
      <w:r w:rsidRPr="00485B90">
        <w:rPr>
          <w:rFonts w:eastAsia="等线"/>
        </w:rPr>
        <w:sym w:font="Symbol" w:char="F044"/>
      </w:r>
      <w:r w:rsidRPr="00485B90">
        <w:rPr>
          <w:rFonts w:eastAsia="等线"/>
        </w:rPr>
        <w:t>R</w:t>
      </w:r>
      <w:r w:rsidRPr="00485B90">
        <w:rPr>
          <w:rFonts w:eastAsia="等线"/>
          <w:vertAlign w:val="subscript"/>
        </w:rPr>
        <w:t>IB</w:t>
      </w:r>
      <w:r w:rsidRPr="00485B90">
        <w:rPr>
          <w:rFonts w:eastAsia="等线"/>
          <w:vertAlign w:val="subscript"/>
          <w:lang w:eastAsia="zh-CN"/>
        </w:rPr>
        <w:t>,c</w:t>
      </w:r>
      <w:r w:rsidRPr="00485B90">
        <w:rPr>
          <w:rFonts w:eastAsia="等线"/>
        </w:rPr>
        <w:t xml:space="preserve"> values are given in the tables below</w:t>
      </w:r>
      <w:r>
        <w:rPr>
          <w:rFonts w:eastAsia="等线"/>
        </w:rPr>
        <w:t>, reuse the values of CA_3-28-40</w:t>
      </w:r>
      <w:r w:rsidRPr="00485B90">
        <w:rPr>
          <w:rFonts w:eastAsia="等线"/>
        </w:rPr>
        <w:t>.</w:t>
      </w:r>
    </w:p>
    <w:p w14:paraId="014175BF" w14:textId="4A7A939B" w:rsidR="00A622FD" w:rsidRPr="00A20126" w:rsidRDefault="00A622FD" w:rsidP="00A20126">
      <w:pPr>
        <w:pStyle w:val="TH"/>
        <w:rPr>
          <w:rFonts w:cs="Arial"/>
          <w:b w:val="0"/>
        </w:rPr>
      </w:pPr>
      <w:r w:rsidRPr="00A20126">
        <w:rPr>
          <w:rFonts w:cs="Arial"/>
        </w:rPr>
        <w:t>Table 5.</w:t>
      </w:r>
      <w:r>
        <w:rPr>
          <w:rFonts w:cs="Arial" w:hint="eastAsia"/>
        </w:rPr>
        <w:t>3</w:t>
      </w:r>
      <w:r w:rsidRPr="00A20126">
        <w:rPr>
          <w:rFonts w:cs="Arial"/>
        </w:rPr>
        <w:t>.1.3-1: ΔT</w:t>
      </w:r>
      <w:r w:rsidRPr="00A20126">
        <w:rPr>
          <w:rFonts w:cs="Arial"/>
          <w:vertAlign w:val="subscript"/>
        </w:rPr>
        <w:t>IB,c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7F1E1E" w14:paraId="5DD9877C" w14:textId="77777777" w:rsidTr="00E50036">
        <w:trPr>
          <w:jc w:val="center"/>
        </w:trPr>
        <w:tc>
          <w:tcPr>
            <w:tcW w:w="2336" w:type="dxa"/>
            <w:vMerge w:val="restart"/>
            <w:tcBorders>
              <w:top w:val="single" w:sz="4" w:space="0" w:color="auto"/>
              <w:left w:val="single" w:sz="4" w:space="0" w:color="auto"/>
              <w:right w:val="single" w:sz="4" w:space="0" w:color="auto"/>
            </w:tcBorders>
          </w:tcPr>
          <w:p w14:paraId="39AB4E47" w14:textId="77777777" w:rsidR="007F1E1E" w:rsidRDefault="007F1E1E" w:rsidP="00E50036">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BE6BC7A" w14:textId="77777777" w:rsidR="007F1E1E" w:rsidRDefault="007F1E1E" w:rsidP="00E50036">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7F1E1E" w14:paraId="0A4FB8D5" w14:textId="77777777" w:rsidTr="00E50036">
        <w:trPr>
          <w:jc w:val="center"/>
        </w:trPr>
        <w:tc>
          <w:tcPr>
            <w:tcW w:w="2336" w:type="dxa"/>
            <w:vMerge/>
            <w:tcBorders>
              <w:left w:val="single" w:sz="4" w:space="0" w:color="auto"/>
              <w:bottom w:val="single" w:sz="4" w:space="0" w:color="auto"/>
              <w:right w:val="single" w:sz="4" w:space="0" w:color="auto"/>
            </w:tcBorders>
          </w:tcPr>
          <w:p w14:paraId="7D2F80ED" w14:textId="77777777" w:rsidR="007F1E1E" w:rsidRDefault="007F1E1E" w:rsidP="00E50036">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271FEFB" w14:textId="77777777" w:rsidR="007F1E1E" w:rsidRDefault="007F1E1E" w:rsidP="00E50036">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7F1E1E" w14:paraId="21B3B8CD" w14:textId="77777777" w:rsidTr="00E5003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F726818" w14:textId="1EC601A2" w:rsidR="007F1E1E" w:rsidRDefault="007F1E1E" w:rsidP="00E50036">
            <w:pPr>
              <w:keepNext/>
              <w:keepLines/>
              <w:spacing w:after="0"/>
              <w:jc w:val="center"/>
              <w:rPr>
                <w:rFonts w:ascii="Arial" w:eastAsia="宋体"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n3</w:t>
            </w:r>
            <w:r>
              <w:rPr>
                <w:rFonts w:ascii="Arial" w:eastAsia="等线" w:hAnsi="Arial"/>
                <w:sz w:val="18"/>
                <w:lang w:val="sv-SE" w:eastAsia="ja-JP"/>
              </w:rPr>
              <w:t>-</w:t>
            </w:r>
            <w:r>
              <w:rPr>
                <w:rFonts w:ascii="Arial" w:eastAsia="等线" w:hAnsi="Arial"/>
                <w:sz w:val="18"/>
                <w:lang w:val="en-US" w:eastAsia="zh-CN"/>
              </w:rPr>
              <w:t>n28</w:t>
            </w:r>
            <w:r>
              <w:rPr>
                <w:rFonts w:ascii="Arial" w:eastAsia="等线" w:hAnsi="Arial"/>
                <w:sz w:val="18"/>
                <w:lang w:val="sv-SE" w:eastAsia="zh-CN"/>
              </w:rPr>
              <w:t>-n40</w:t>
            </w:r>
          </w:p>
        </w:tc>
        <w:tc>
          <w:tcPr>
            <w:tcW w:w="1968" w:type="dxa"/>
            <w:tcBorders>
              <w:top w:val="single" w:sz="4" w:space="0" w:color="auto"/>
              <w:left w:val="single" w:sz="4" w:space="0" w:color="auto"/>
              <w:bottom w:val="single" w:sz="4" w:space="0" w:color="auto"/>
              <w:right w:val="single" w:sz="4" w:space="0" w:color="auto"/>
            </w:tcBorders>
            <w:vAlign w:val="center"/>
          </w:tcPr>
          <w:p w14:paraId="53103AB5" w14:textId="0CBB18F9" w:rsidR="007F1E1E" w:rsidRDefault="007F1E1E" w:rsidP="00E50036">
            <w:pPr>
              <w:keepNext/>
              <w:keepLines/>
              <w:spacing w:after="0"/>
              <w:jc w:val="center"/>
              <w:rPr>
                <w:rFonts w:ascii="Arial" w:eastAsia="宋体" w:hAnsi="Arial"/>
                <w:sz w:val="18"/>
                <w:lang w:val="en-US" w:eastAsia="zh-CN"/>
              </w:rPr>
            </w:pPr>
            <w:r>
              <w:rPr>
                <w:rFonts w:ascii="Arial" w:eastAsia="等线"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0A9115D" w14:textId="734E5042" w:rsidR="007F1E1E" w:rsidRDefault="007F1E1E" w:rsidP="00E50036">
            <w:pPr>
              <w:keepNext/>
              <w:keepLines/>
              <w:spacing w:after="0"/>
              <w:jc w:val="center"/>
              <w:rPr>
                <w:rFonts w:ascii="Arial" w:eastAsia="宋体" w:hAnsi="Arial"/>
                <w:sz w:val="18"/>
                <w:lang w:val="en-US" w:eastAsia="zh-CN"/>
              </w:rPr>
            </w:pPr>
            <w:r>
              <w:rPr>
                <w:rFonts w:ascii="Arial" w:eastAsia="等线" w:hAnsi="Arial" w:cs="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10BEDEE" w14:textId="5E3A2EEB" w:rsidR="007F1E1E" w:rsidRDefault="007F1E1E" w:rsidP="00E50036">
            <w:pPr>
              <w:keepNext/>
              <w:keepLines/>
              <w:spacing w:after="0"/>
              <w:jc w:val="center"/>
              <w:rPr>
                <w:rFonts w:ascii="Arial" w:eastAsia="宋体" w:hAnsi="Arial"/>
                <w:sz w:val="18"/>
                <w:lang w:val="en-US" w:eastAsia="zh-CN"/>
              </w:rPr>
            </w:pPr>
            <w:r>
              <w:rPr>
                <w:rFonts w:ascii="Arial" w:eastAsia="宋体" w:hAnsi="Arial" w:hint="eastAsia"/>
                <w:sz w:val="18"/>
                <w:lang w:val="en-US" w:eastAsia="zh-CN"/>
              </w:rPr>
              <w:t>0.</w:t>
            </w:r>
            <w:r>
              <w:rPr>
                <w:rFonts w:ascii="Arial" w:eastAsia="宋体" w:hAnsi="Arial"/>
                <w:sz w:val="18"/>
                <w:lang w:val="en-US" w:eastAsia="zh-CN"/>
              </w:rPr>
              <w:t>5</w:t>
            </w:r>
          </w:p>
        </w:tc>
      </w:tr>
      <w:tr w:rsidR="007F1E1E" w14:paraId="4E717085" w14:textId="77777777" w:rsidTr="00E50036">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06C55530" w14:textId="77777777" w:rsidR="007F1E1E" w:rsidRPr="00901DE9" w:rsidRDefault="007F1E1E" w:rsidP="00E50036">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5B61B534" w14:textId="77777777" w:rsidR="007F1E1E" w:rsidRDefault="007F1E1E" w:rsidP="00E50036">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687C08BC" w14:textId="5B7D760D" w:rsidR="00A622FD" w:rsidRPr="00A20126" w:rsidRDefault="00A622FD" w:rsidP="00A20126">
      <w:pPr>
        <w:pStyle w:val="TH"/>
        <w:rPr>
          <w:rFonts w:cs="Arial"/>
          <w:b w:val="0"/>
        </w:rPr>
      </w:pPr>
      <w:r w:rsidRPr="00A20126">
        <w:rPr>
          <w:rFonts w:cs="Arial"/>
        </w:rPr>
        <w:t>Table 5.</w:t>
      </w:r>
      <w:r>
        <w:rPr>
          <w:rFonts w:cs="Arial"/>
        </w:rPr>
        <w:t>3</w:t>
      </w:r>
      <w:r w:rsidRPr="00A20126">
        <w:rPr>
          <w:rFonts w:cs="Arial"/>
        </w:rPr>
        <w:t>.1.3-2: ΔR</w:t>
      </w:r>
      <w:r w:rsidRPr="00A20126">
        <w:rPr>
          <w:rFonts w:cs="Arial"/>
          <w:vertAlign w:val="subscript"/>
        </w:rPr>
        <w:t>IB,c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7F1E1E" w:rsidRPr="00F92868" w14:paraId="6910B22D" w14:textId="77777777" w:rsidTr="007F1E1E">
        <w:trPr>
          <w:trHeight w:val="187"/>
          <w:jc w:val="center"/>
        </w:trPr>
        <w:tc>
          <w:tcPr>
            <w:tcW w:w="1594" w:type="dxa"/>
            <w:vMerge w:val="restart"/>
          </w:tcPr>
          <w:p w14:paraId="36DAB52C" w14:textId="77777777" w:rsidR="007F1E1E" w:rsidRPr="00F92868" w:rsidRDefault="007F1E1E" w:rsidP="00E50036">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7F65378A" w14:textId="77777777" w:rsidR="007F1E1E" w:rsidRPr="00F92868" w:rsidRDefault="007F1E1E" w:rsidP="00E50036">
            <w:pPr>
              <w:keepNext/>
              <w:keepLines/>
              <w:spacing w:after="0"/>
              <w:jc w:val="center"/>
              <w:rPr>
                <w:rFonts w:ascii="Arial" w:eastAsia="等线" w:hAnsi="Arial"/>
                <w:b/>
                <w:sz w:val="18"/>
              </w:rPr>
            </w:pPr>
            <w:r w:rsidRPr="00901DE9">
              <w:rPr>
                <w:rFonts w:ascii="Arial" w:eastAsia="等线" w:hAnsi="Arial"/>
                <w:b/>
                <w:sz w:val="18"/>
              </w:rPr>
              <w:t>ΔR</w:t>
            </w:r>
            <w:r w:rsidRPr="00901DE9">
              <w:rPr>
                <w:rFonts w:ascii="Arial" w:eastAsia="等线" w:hAnsi="Arial"/>
                <w:b/>
                <w:sz w:val="18"/>
                <w:vertAlign w:val="subscript"/>
              </w:rPr>
              <w:t>IB,c</w:t>
            </w:r>
            <w:r w:rsidRPr="00901DE9">
              <w:rPr>
                <w:rFonts w:ascii="Arial" w:eastAsia="等线" w:hAnsi="Arial"/>
                <w:b/>
                <w:sz w:val="18"/>
              </w:rPr>
              <w:t xml:space="preserve"> for NR bands (dB)</w:t>
            </w:r>
            <w:r w:rsidRPr="00901DE9">
              <w:rPr>
                <w:rFonts w:ascii="Arial" w:eastAsia="等线" w:hAnsi="Arial"/>
                <w:b/>
                <w:sz w:val="18"/>
                <w:vertAlign w:val="superscript"/>
              </w:rPr>
              <w:t>9</w:t>
            </w:r>
          </w:p>
        </w:tc>
      </w:tr>
      <w:tr w:rsidR="007F1E1E" w:rsidRPr="00F92868" w14:paraId="75211C18" w14:textId="77777777" w:rsidTr="007F1E1E">
        <w:trPr>
          <w:trHeight w:val="187"/>
          <w:jc w:val="center"/>
        </w:trPr>
        <w:tc>
          <w:tcPr>
            <w:tcW w:w="1594" w:type="dxa"/>
            <w:vMerge/>
            <w:tcBorders>
              <w:bottom w:val="single" w:sz="4" w:space="0" w:color="auto"/>
            </w:tcBorders>
          </w:tcPr>
          <w:p w14:paraId="40904ABB" w14:textId="77777777" w:rsidR="007F1E1E" w:rsidRPr="00F92868" w:rsidRDefault="007F1E1E" w:rsidP="00E50036">
            <w:pPr>
              <w:keepNext/>
              <w:keepLines/>
              <w:spacing w:after="0"/>
              <w:jc w:val="center"/>
              <w:rPr>
                <w:rFonts w:ascii="Arial" w:eastAsia="等线" w:hAnsi="Arial"/>
                <w:b/>
                <w:sz w:val="18"/>
              </w:rPr>
            </w:pPr>
          </w:p>
        </w:tc>
        <w:tc>
          <w:tcPr>
            <w:tcW w:w="5845" w:type="dxa"/>
            <w:gridSpan w:val="3"/>
            <w:vAlign w:val="center"/>
          </w:tcPr>
          <w:p w14:paraId="7A8FAE5D" w14:textId="77777777" w:rsidR="007F1E1E" w:rsidRPr="00F92868" w:rsidRDefault="007F1E1E" w:rsidP="00E50036">
            <w:pPr>
              <w:keepNext/>
              <w:keepLines/>
              <w:spacing w:after="0"/>
              <w:jc w:val="center"/>
              <w:rPr>
                <w:rFonts w:ascii="Arial" w:eastAsia="等线" w:hAnsi="Arial"/>
                <w:b/>
                <w:sz w:val="18"/>
              </w:rPr>
            </w:pPr>
            <w:r w:rsidRPr="00901DE9">
              <w:rPr>
                <w:rFonts w:ascii="Arial" w:eastAsia="等线" w:hAnsi="Arial"/>
                <w:b/>
                <w:sz w:val="18"/>
              </w:rPr>
              <w:t>Component band in order of bands in configuration</w:t>
            </w:r>
            <w:r w:rsidRPr="00901DE9">
              <w:rPr>
                <w:rFonts w:ascii="Arial" w:eastAsia="等线" w:hAnsi="Arial"/>
                <w:b/>
                <w:sz w:val="18"/>
                <w:vertAlign w:val="superscript"/>
              </w:rPr>
              <w:t>10</w:t>
            </w:r>
          </w:p>
        </w:tc>
      </w:tr>
      <w:tr w:rsidR="007F1E1E" w:rsidRPr="00F92868" w14:paraId="691A9439" w14:textId="77777777" w:rsidTr="007F1E1E">
        <w:trPr>
          <w:trHeight w:val="187"/>
          <w:jc w:val="center"/>
        </w:trPr>
        <w:tc>
          <w:tcPr>
            <w:tcW w:w="1594" w:type="dxa"/>
            <w:shd w:val="clear" w:color="auto" w:fill="auto"/>
          </w:tcPr>
          <w:p w14:paraId="123FBDBB" w14:textId="3C4FA878" w:rsidR="007F1E1E" w:rsidRPr="00F92868" w:rsidRDefault="007F1E1E" w:rsidP="007F1E1E">
            <w:pPr>
              <w:keepNext/>
              <w:keepLines/>
              <w:spacing w:after="0"/>
              <w:jc w:val="center"/>
              <w:rPr>
                <w:rFonts w:ascii="Arial" w:eastAsia="等线" w:hAnsi="Arial"/>
                <w:sz w:val="18"/>
              </w:rPr>
            </w:pPr>
            <w:r w:rsidRPr="00F92868">
              <w:rPr>
                <w:rFonts w:ascii="Arial" w:eastAsia="等线" w:hAnsi="Arial"/>
                <w:sz w:val="18"/>
                <w:lang w:eastAsia="zh-CN"/>
              </w:rPr>
              <w:t>CA</w:t>
            </w:r>
            <w:r w:rsidRPr="00F92868">
              <w:rPr>
                <w:rFonts w:ascii="Arial" w:eastAsia="等线" w:hAnsi="Arial"/>
                <w:sz w:val="18"/>
              </w:rPr>
              <w:t>_</w:t>
            </w:r>
            <w:r w:rsidRPr="00F92868">
              <w:rPr>
                <w:rFonts w:ascii="Arial" w:eastAsia="等线" w:hAnsi="Arial"/>
                <w:sz w:val="18"/>
                <w:lang w:eastAsia="zh-CN"/>
              </w:rPr>
              <w:t>n</w:t>
            </w:r>
            <w:r>
              <w:rPr>
                <w:rFonts w:ascii="Arial" w:eastAsia="等线" w:hAnsi="Arial"/>
                <w:sz w:val="18"/>
                <w:lang w:eastAsia="zh-CN"/>
              </w:rPr>
              <w:t>3</w:t>
            </w:r>
            <w:r w:rsidRPr="00F92868">
              <w:rPr>
                <w:rFonts w:ascii="Arial" w:eastAsia="等线" w:hAnsi="Arial"/>
                <w:sz w:val="18"/>
                <w:lang w:val="sv-SE" w:eastAsia="ja-JP"/>
              </w:rPr>
              <w:t>-</w:t>
            </w:r>
            <w:r w:rsidRPr="00F92868">
              <w:rPr>
                <w:rFonts w:ascii="Arial" w:eastAsia="等线" w:hAnsi="Arial"/>
                <w:sz w:val="18"/>
                <w:lang w:val="en-US" w:eastAsia="zh-CN"/>
              </w:rPr>
              <w:t>n</w:t>
            </w:r>
            <w:r>
              <w:rPr>
                <w:rFonts w:ascii="Arial" w:eastAsia="等线" w:hAnsi="Arial"/>
                <w:sz w:val="18"/>
                <w:lang w:val="en-US" w:eastAsia="zh-CN"/>
              </w:rPr>
              <w:t>28</w:t>
            </w:r>
            <w:r w:rsidRPr="00F92868">
              <w:rPr>
                <w:rFonts w:ascii="Arial" w:eastAsia="等线" w:hAnsi="Arial"/>
                <w:sz w:val="18"/>
                <w:lang w:val="sv-SE" w:eastAsia="zh-CN"/>
              </w:rPr>
              <w:t>-n</w:t>
            </w:r>
            <w:r>
              <w:rPr>
                <w:rFonts w:ascii="Arial" w:eastAsia="等线" w:hAnsi="Arial"/>
                <w:sz w:val="18"/>
                <w:lang w:val="sv-SE" w:eastAsia="zh-CN"/>
              </w:rPr>
              <w:t>40</w:t>
            </w:r>
          </w:p>
        </w:tc>
        <w:tc>
          <w:tcPr>
            <w:tcW w:w="1948" w:type="dxa"/>
            <w:vAlign w:val="center"/>
          </w:tcPr>
          <w:p w14:paraId="325E6FE6" w14:textId="0BEBECB4" w:rsidR="007F1E1E" w:rsidRPr="00F92868" w:rsidRDefault="007F1E1E" w:rsidP="00E50036">
            <w:pPr>
              <w:keepNext/>
              <w:keepLines/>
              <w:spacing w:after="0"/>
              <w:jc w:val="center"/>
              <w:rPr>
                <w:rFonts w:ascii="Arial" w:eastAsia="等线" w:hAnsi="Arial"/>
                <w:sz w:val="18"/>
                <w:lang w:eastAsia="zh-CN"/>
              </w:rPr>
            </w:pPr>
            <w:r>
              <w:rPr>
                <w:rFonts w:ascii="Arial" w:eastAsia="等线" w:hAnsi="Arial"/>
                <w:color w:val="000000"/>
                <w:sz w:val="18"/>
                <w:lang w:val="en-US" w:eastAsia="zh-CN"/>
              </w:rPr>
              <w:t>-</w:t>
            </w:r>
          </w:p>
        </w:tc>
        <w:tc>
          <w:tcPr>
            <w:tcW w:w="1948" w:type="dxa"/>
            <w:vAlign w:val="center"/>
          </w:tcPr>
          <w:p w14:paraId="6BF79089" w14:textId="7C32C050" w:rsidR="007F1E1E" w:rsidRPr="00F92868" w:rsidRDefault="007F1E1E" w:rsidP="00E50036">
            <w:pPr>
              <w:keepNext/>
              <w:keepLines/>
              <w:spacing w:after="0"/>
              <w:jc w:val="center"/>
              <w:rPr>
                <w:rFonts w:ascii="Arial" w:eastAsia="等线" w:hAnsi="Arial"/>
                <w:sz w:val="18"/>
                <w:lang w:eastAsia="zh-CN"/>
              </w:rPr>
            </w:pPr>
            <w:r>
              <w:rPr>
                <w:rFonts w:ascii="Arial" w:eastAsia="等线" w:hAnsi="Arial"/>
                <w:sz w:val="18"/>
                <w:lang w:eastAsia="zh-CN"/>
              </w:rPr>
              <w:t>-</w:t>
            </w:r>
          </w:p>
        </w:tc>
        <w:tc>
          <w:tcPr>
            <w:tcW w:w="1949" w:type="dxa"/>
            <w:vAlign w:val="center"/>
          </w:tcPr>
          <w:p w14:paraId="1370CAA3" w14:textId="64B926CB" w:rsidR="007F1E1E" w:rsidRPr="00F92868" w:rsidRDefault="007F1E1E" w:rsidP="00E50036">
            <w:pPr>
              <w:keepNext/>
              <w:keepLines/>
              <w:spacing w:after="0"/>
              <w:jc w:val="center"/>
              <w:rPr>
                <w:rFonts w:ascii="Arial" w:eastAsia="等线" w:hAnsi="Arial"/>
                <w:sz w:val="18"/>
                <w:lang w:eastAsia="zh-CN"/>
              </w:rPr>
            </w:pPr>
            <w:r>
              <w:rPr>
                <w:rFonts w:ascii="Arial" w:eastAsia="等线" w:hAnsi="Arial"/>
                <w:color w:val="000000"/>
                <w:sz w:val="18"/>
                <w:lang w:val="en-US" w:eastAsia="zh-CN"/>
              </w:rPr>
              <w:t>-</w:t>
            </w:r>
          </w:p>
        </w:tc>
      </w:tr>
      <w:tr w:rsidR="007F1E1E" w:rsidRPr="00F92868" w14:paraId="21706082" w14:textId="77777777" w:rsidTr="007F1E1E">
        <w:trPr>
          <w:trHeight w:val="187"/>
          <w:jc w:val="center"/>
        </w:trPr>
        <w:tc>
          <w:tcPr>
            <w:tcW w:w="7439" w:type="dxa"/>
            <w:gridSpan w:val="4"/>
            <w:tcBorders>
              <w:bottom w:val="single" w:sz="4" w:space="0" w:color="auto"/>
            </w:tcBorders>
            <w:shd w:val="clear" w:color="auto" w:fill="auto"/>
          </w:tcPr>
          <w:p w14:paraId="3BB533B6" w14:textId="77777777" w:rsidR="007F1E1E" w:rsidRPr="00901DE9" w:rsidRDefault="007F1E1E" w:rsidP="00E50036">
            <w:pPr>
              <w:keepLines/>
              <w:spacing w:after="0"/>
              <w:ind w:left="870" w:hanging="870"/>
              <w:rPr>
                <w:rFonts w:eastAsia="等线" w:cs="Arial"/>
                <w:lang w:eastAsia="ja-JP"/>
              </w:rPr>
            </w:pPr>
            <w:r w:rsidRPr="00901DE9">
              <w:rPr>
                <w:rFonts w:ascii="Arial" w:eastAsia="等线" w:hAnsi="Arial" w:cs="Arial"/>
                <w:sz w:val="18"/>
                <w:lang w:eastAsia="ja-JP"/>
              </w:rPr>
              <w:t>NOTE 9:</w:t>
            </w:r>
            <w:r w:rsidRPr="00901DE9">
              <w:rPr>
                <w:rFonts w:ascii="Arial" w:eastAsia="等线" w:hAnsi="Arial" w:cs="Arial"/>
                <w:sz w:val="18"/>
                <w:lang w:eastAsia="ja-JP"/>
              </w:rPr>
              <w:tab/>
              <w:t xml:space="preserve"> “-” denotes ΔR</w:t>
            </w:r>
            <w:r w:rsidRPr="00901DE9">
              <w:rPr>
                <w:rFonts w:ascii="Arial" w:eastAsia="等线" w:hAnsi="Arial" w:cs="Arial"/>
                <w:sz w:val="18"/>
                <w:vertAlign w:val="subscript"/>
                <w:lang w:eastAsia="ja-JP"/>
              </w:rPr>
              <w:t>IB,c</w:t>
            </w:r>
            <w:r w:rsidRPr="00901DE9">
              <w:rPr>
                <w:rFonts w:ascii="Arial" w:eastAsia="等线" w:hAnsi="Arial" w:cs="Arial"/>
                <w:sz w:val="18"/>
                <w:lang w:eastAsia="ja-JP"/>
              </w:rPr>
              <w:t xml:space="preserve"> = 0.</w:t>
            </w:r>
          </w:p>
          <w:p w14:paraId="318DA143" w14:textId="77777777" w:rsidR="007F1E1E" w:rsidRDefault="007F1E1E" w:rsidP="00E50036">
            <w:pPr>
              <w:keepLines/>
              <w:spacing w:after="0"/>
              <w:ind w:left="870" w:hanging="870"/>
              <w:rPr>
                <w:rFonts w:ascii="Arial" w:eastAsia="等线" w:hAnsi="Arial"/>
                <w:color w:val="000000"/>
                <w:sz w:val="18"/>
                <w:lang w:val="en-US" w:eastAsia="zh-CN"/>
              </w:rPr>
            </w:pPr>
            <w:r w:rsidRPr="00901DE9">
              <w:rPr>
                <w:rFonts w:ascii="Arial" w:eastAsia="等线" w:hAnsi="Arial" w:cs="Arial"/>
                <w:sz w:val="18"/>
                <w:lang w:eastAsia="ja-JP"/>
              </w:rPr>
              <w:t>NOTE 10:</w:t>
            </w:r>
            <w:r w:rsidRPr="00901DE9">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901DE9">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901DE9">
              <w:rPr>
                <w:rFonts w:ascii="Arial" w:eastAsia="等线" w:hAnsi="Arial" w:cs="Arial"/>
                <w:sz w:val="18"/>
                <w:lang w:eastAsia="ja-JP"/>
              </w:rPr>
              <w:t>.</w:t>
            </w:r>
          </w:p>
        </w:tc>
      </w:tr>
    </w:tbl>
    <w:p w14:paraId="7BEE2473" w14:textId="6B5A0598" w:rsidR="00A622FD" w:rsidRPr="00A20126" w:rsidRDefault="00A622FD" w:rsidP="00A20126">
      <w:pPr>
        <w:pStyle w:val="31"/>
      </w:pPr>
      <w:bookmarkStart w:id="104" w:name="_Toc136288126"/>
      <w:r w:rsidRPr="00A622FD">
        <w:t>5.</w:t>
      </w:r>
      <w:r>
        <w:t>3</w:t>
      </w:r>
      <w:r w:rsidRPr="00A20126">
        <w:t>.2</w:t>
      </w:r>
      <w:r w:rsidRPr="00A20126">
        <w:tab/>
        <w:t>Specific for 2 bands UL CA</w:t>
      </w:r>
      <w:bookmarkEnd w:id="104"/>
    </w:p>
    <w:p w14:paraId="79F94FE7" w14:textId="2BB4CC4E" w:rsidR="00A622FD" w:rsidRPr="00A20126" w:rsidRDefault="00A622FD" w:rsidP="00A20126">
      <w:pPr>
        <w:pStyle w:val="41"/>
      </w:pPr>
      <w:bookmarkStart w:id="105" w:name="_Toc136288127"/>
      <w:r w:rsidRPr="00A20126">
        <w:t>5.</w:t>
      </w:r>
      <w:r>
        <w:t>3</w:t>
      </w:r>
      <w:r w:rsidRPr="00A20126">
        <w:t>.2.1</w:t>
      </w:r>
      <w:r w:rsidRPr="00A20126">
        <w:tab/>
        <w:t>UE co-existence studies</w:t>
      </w:r>
      <w:bookmarkEnd w:id="105"/>
    </w:p>
    <w:p w14:paraId="6C7B4222" w14:textId="77777777" w:rsidR="00A622FD" w:rsidRDefault="00A622FD" w:rsidP="00A20126">
      <w:pPr>
        <w:pStyle w:val="FP"/>
      </w:pPr>
      <w:r w:rsidRPr="00A20126">
        <w:t>For CA combinations with 3 bands DL and 2bands UL, only IMD issues due to dual Tx operation of two bands falling to the third band Rx need to be considered.</w:t>
      </w:r>
    </w:p>
    <w:p w14:paraId="0A7B3AD4" w14:textId="77777777" w:rsidR="00A622FD" w:rsidRPr="00A20126" w:rsidRDefault="00A622FD" w:rsidP="00A20126">
      <w:pPr>
        <w:pStyle w:val="FP"/>
      </w:pPr>
    </w:p>
    <w:p w14:paraId="4FA4FDDF" w14:textId="77777777" w:rsidR="00A622FD" w:rsidRPr="00A20126" w:rsidRDefault="00A622FD" w:rsidP="00A20126">
      <w:pPr>
        <w:pStyle w:val="FP"/>
      </w:pPr>
      <w:r w:rsidRPr="00A20126">
        <w:t>Based on the calculation, there is no additional IMD issue.</w:t>
      </w:r>
    </w:p>
    <w:p w14:paraId="07AC4708" w14:textId="62E9AB70" w:rsidR="00A622FD" w:rsidRPr="00A20126" w:rsidRDefault="00A622FD" w:rsidP="00A20126">
      <w:pPr>
        <w:pStyle w:val="41"/>
      </w:pPr>
      <w:bookmarkStart w:id="106" w:name="_Toc136288128"/>
      <w:r w:rsidRPr="00A622FD">
        <w:t>5.</w:t>
      </w:r>
      <w:r>
        <w:t>3</w:t>
      </w:r>
      <w:r w:rsidRPr="00A20126">
        <w:t>.2.2</w:t>
      </w:r>
      <w:r w:rsidRPr="00A20126">
        <w:tab/>
        <w:t>REFSENS requirements</w:t>
      </w:r>
      <w:bookmarkEnd w:id="106"/>
    </w:p>
    <w:p w14:paraId="772DAA69" w14:textId="259C0AA8" w:rsidR="00A622FD" w:rsidRPr="00A20126" w:rsidRDefault="00A622FD" w:rsidP="00A20126">
      <w:pPr>
        <w:pStyle w:val="FP"/>
      </w:pPr>
      <w:r w:rsidRPr="00A20126">
        <w:t>Based on co-existence studies on 5.3.2.1, no need to define exceptional REFSENS requirements.</w:t>
      </w:r>
    </w:p>
    <w:p w14:paraId="6431543C" w14:textId="77777777" w:rsidR="000469EC" w:rsidRDefault="000469EC" w:rsidP="000469EC">
      <w:pPr>
        <w:rPr>
          <w:b/>
          <w:color w:val="0070C0"/>
          <w:sz w:val="32"/>
          <w:szCs w:val="32"/>
        </w:rPr>
      </w:pPr>
    </w:p>
    <w:p w14:paraId="7AD55DBB" w14:textId="0792B256" w:rsidR="00E50036" w:rsidRPr="00A20126" w:rsidRDefault="00E50036" w:rsidP="00A20126">
      <w:pPr>
        <w:pStyle w:val="21"/>
      </w:pPr>
      <w:bookmarkStart w:id="107" w:name="_Toc136288129"/>
      <w:r>
        <w:t>5.</w:t>
      </w:r>
      <w:r>
        <w:rPr>
          <w:rFonts w:hint="eastAsia"/>
        </w:rPr>
        <w:t>4</w:t>
      </w:r>
      <w:r>
        <w:tab/>
      </w:r>
      <w:r w:rsidRPr="00A20126">
        <w:tab/>
      </w:r>
      <w:r w:rsidRPr="00A20126">
        <w:tab/>
      </w:r>
      <w:r>
        <w:t>CA_n</w:t>
      </w:r>
      <w:r w:rsidRPr="00A20126">
        <w:t>3</w:t>
      </w:r>
      <w:r>
        <w:t>-n</w:t>
      </w:r>
      <w:r w:rsidRPr="00A20126">
        <w:t>8</w:t>
      </w:r>
      <w:r>
        <w:t>-n</w:t>
      </w:r>
      <w:r w:rsidRPr="00A20126">
        <w:t>41</w:t>
      </w:r>
      <w:bookmarkEnd w:id="107"/>
    </w:p>
    <w:p w14:paraId="6679D055" w14:textId="306C8E5A" w:rsidR="00E50036" w:rsidRPr="00A20126" w:rsidRDefault="00E50036" w:rsidP="00A20126">
      <w:pPr>
        <w:pStyle w:val="31"/>
      </w:pPr>
      <w:bookmarkStart w:id="108" w:name="_Toc136288130"/>
      <w:r>
        <w:t>5.4.1</w:t>
      </w:r>
      <w:r>
        <w:tab/>
      </w:r>
      <w:r w:rsidRPr="00A20126">
        <w:t>Common for 1 band UL and 2 bands UL CA</w:t>
      </w:r>
      <w:bookmarkEnd w:id="108"/>
    </w:p>
    <w:p w14:paraId="6A3A4164" w14:textId="54B1F63D" w:rsidR="00E50036" w:rsidRDefault="00E50036" w:rsidP="00A20126">
      <w:pPr>
        <w:pStyle w:val="41"/>
      </w:pPr>
      <w:bookmarkStart w:id="109" w:name="_Toc136288131"/>
      <w:r>
        <w:t>5.4.1.1</w:t>
      </w:r>
      <w:r>
        <w:tab/>
      </w:r>
      <w:r w:rsidRPr="00A20126">
        <w:t>Operating bands for CA</w:t>
      </w:r>
      <w:bookmarkEnd w:id="109"/>
    </w:p>
    <w:p w14:paraId="57EB8479" w14:textId="20F6CA9B" w:rsidR="00E50036" w:rsidRPr="00E50036" w:rsidRDefault="00E50036" w:rsidP="00E50036">
      <w:pPr>
        <w:pStyle w:val="TH"/>
        <w:rPr>
          <w:rFonts w:cs="Arial"/>
        </w:rPr>
      </w:pPr>
      <w:r>
        <w:rPr>
          <w:rFonts w:cs="Arial"/>
        </w:rPr>
        <w:t xml:space="preserve">Table </w:t>
      </w:r>
      <w:r w:rsidRPr="00A20126">
        <w:rPr>
          <w:rFonts w:cs="Arial"/>
        </w:rPr>
        <w:t>5.</w:t>
      </w:r>
      <w:r>
        <w:rPr>
          <w:rFonts w:cs="Arial" w:hint="eastAsia"/>
        </w:rPr>
        <w:t>4</w:t>
      </w:r>
      <w:r>
        <w:rPr>
          <w:rFonts w:cs="Arial"/>
        </w:rPr>
        <w:t>.</w:t>
      </w:r>
      <w:r w:rsidRPr="00A20126">
        <w:rPr>
          <w:rFonts w:cs="Arial"/>
        </w:rPr>
        <w:t>1</w:t>
      </w:r>
      <w:r>
        <w:rPr>
          <w:rFonts w:cs="Arial"/>
        </w:rPr>
        <w:t>.1-1</w:t>
      </w:r>
      <w:r w:rsidRPr="00E50036">
        <w:rPr>
          <w:rFonts w:cs="Arial"/>
        </w:rP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E50036" w14:paraId="7D16B82C" w14:textId="77777777" w:rsidTr="00E50036">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01460C6C" w14:textId="77777777" w:rsidR="00E50036" w:rsidRDefault="00E50036" w:rsidP="00E50036">
            <w:pPr>
              <w:pStyle w:val="TAH"/>
              <w:rPr>
                <w:rFonts w:eastAsia="Malgun Gothic"/>
              </w:rPr>
            </w:pPr>
            <w:r>
              <w:rPr>
                <w:rFonts w:eastAsia="Malgun Gothic" w:cs="Arial"/>
                <w:lang w:eastAsia="ja-JP"/>
              </w:rPr>
              <w:t>NR</w:t>
            </w:r>
            <w:r>
              <w:rPr>
                <w:rFonts w:eastAsia="Malgun Gothic" w:cs="Arial"/>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77574560" w14:textId="77777777" w:rsidR="00E50036" w:rsidRDefault="00E50036" w:rsidP="00E50036">
            <w:pPr>
              <w:pStyle w:val="TAH"/>
              <w:rPr>
                <w:rFonts w:eastAsia="Malgun Gothic"/>
              </w:rPr>
            </w:pPr>
            <w:r>
              <w:rPr>
                <w:rFonts w:eastAsia="Malgun Gothic" w:cs="Arial"/>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6A0D7247" w14:textId="77777777" w:rsidR="00E50036" w:rsidRDefault="00E50036" w:rsidP="00E50036">
            <w:pPr>
              <w:pStyle w:val="TAH"/>
              <w:rPr>
                <w:rFonts w:eastAsia="Malgun Gothic"/>
              </w:rPr>
            </w:pPr>
            <w:r>
              <w:rPr>
                <w:rFonts w:eastAsia="Malgun Gothic" w:cs="Arial"/>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20E603A8" w14:textId="77777777" w:rsidR="00E50036" w:rsidRDefault="00E50036" w:rsidP="00E50036">
            <w:pPr>
              <w:pStyle w:val="TAH"/>
              <w:rPr>
                <w:rFonts w:eastAsia="Malgun Gothic"/>
              </w:rPr>
            </w:pPr>
            <w:r>
              <w:rPr>
                <w:rFonts w:eastAsia="Malgun Gothic" w:cs="Arial"/>
              </w:rPr>
              <w:t>Duplex</w:t>
            </w:r>
          </w:p>
          <w:p w14:paraId="33271328" w14:textId="77777777" w:rsidR="00E50036" w:rsidRDefault="00E50036" w:rsidP="00E50036">
            <w:pPr>
              <w:pStyle w:val="TAH"/>
              <w:rPr>
                <w:rFonts w:ascii="Times New Roman" w:eastAsia="Malgun Gothic" w:hAnsi="Times New Roman"/>
              </w:rPr>
            </w:pPr>
            <w:r>
              <w:rPr>
                <w:rFonts w:eastAsia="Malgun Gothic" w:cs="Arial"/>
              </w:rPr>
              <w:t>mode</w:t>
            </w:r>
          </w:p>
        </w:tc>
      </w:tr>
      <w:tr w:rsidR="00E50036" w14:paraId="600CD761" w14:textId="77777777" w:rsidTr="00E50036">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6BA47D99" w14:textId="77777777" w:rsidR="00E50036" w:rsidRDefault="00E50036" w:rsidP="00E50036">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20733C1D" w14:textId="77777777" w:rsidR="00E50036" w:rsidRDefault="00E50036" w:rsidP="00E50036">
            <w:pPr>
              <w:pStyle w:val="TAH"/>
              <w:rPr>
                <w:rFonts w:eastAsia="Malgun Gothic"/>
              </w:rPr>
            </w:pPr>
            <w:r>
              <w:rPr>
                <w:rFonts w:eastAsia="Malgun Gothic" w:cs="Arial"/>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7FD5DCCE" w14:textId="77777777" w:rsidR="00E50036" w:rsidRDefault="00E50036" w:rsidP="00E50036">
            <w:pPr>
              <w:pStyle w:val="TAH"/>
              <w:rPr>
                <w:rFonts w:eastAsia="Malgun Gothic"/>
              </w:rPr>
            </w:pPr>
            <w:r>
              <w:rPr>
                <w:rFonts w:eastAsia="Malgun Gothic" w:cs="Arial"/>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4A84B47C" w14:textId="77777777" w:rsidR="00E50036" w:rsidRDefault="00E50036" w:rsidP="00E50036">
            <w:pPr>
              <w:pStyle w:val="TAH"/>
              <w:rPr>
                <w:rFonts w:ascii="Times New Roman" w:eastAsia="Malgun Gothic" w:hAnsi="Times New Roman"/>
              </w:rPr>
            </w:pPr>
          </w:p>
        </w:tc>
      </w:tr>
      <w:tr w:rsidR="00E50036" w14:paraId="255B939F" w14:textId="77777777" w:rsidTr="00E50036">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67AF9860" w14:textId="77777777" w:rsidR="00E50036" w:rsidRDefault="00E50036" w:rsidP="00E50036">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5675898B" w14:textId="77777777" w:rsidR="00E50036" w:rsidRDefault="00E50036" w:rsidP="00E50036">
            <w:pPr>
              <w:pStyle w:val="TAH"/>
              <w:rPr>
                <w:rFonts w:eastAsia="Malgun Gothic"/>
              </w:rPr>
            </w:pPr>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762A7E32" w14:textId="77777777" w:rsidR="00E50036" w:rsidRDefault="00E50036" w:rsidP="00E50036">
            <w:pPr>
              <w:pStyle w:val="TAH"/>
              <w:rPr>
                <w:rFonts w:eastAsia="Malgun Gothic"/>
              </w:rPr>
            </w:pPr>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57384929" w14:textId="77777777" w:rsidR="00E50036" w:rsidRDefault="00E50036" w:rsidP="00E50036">
            <w:pPr>
              <w:pStyle w:val="TAH"/>
              <w:rPr>
                <w:rFonts w:ascii="Times New Roman" w:eastAsia="Malgun Gothic" w:hAnsi="Times New Roman"/>
              </w:rPr>
            </w:pPr>
          </w:p>
        </w:tc>
      </w:tr>
      <w:tr w:rsidR="00E50036" w14:paraId="3900E28B" w14:textId="77777777" w:rsidTr="00E50036">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453AF98D" w14:textId="77777777" w:rsidR="00E50036" w:rsidRDefault="00E50036" w:rsidP="00E50036">
            <w:pPr>
              <w:keepNext/>
              <w:keepLines/>
              <w:spacing w:after="0"/>
              <w:jc w:val="center"/>
              <w:rPr>
                <w:rFonts w:ascii="Arial" w:hAnsi="Arial" w:cs="Arial"/>
                <w:sz w:val="18"/>
                <w:lang w:val="en-US" w:eastAsia="zh-CN"/>
              </w:rPr>
            </w:pPr>
            <w:bookmarkStart w:id="110" w:name="OLE_LINK2" w:colFirst="1" w:colLast="7"/>
            <w:r>
              <w:rPr>
                <w:rFonts w:ascii="Arial" w:hAnsi="Arial" w:cs="Arial"/>
                <w:sz w:val="18"/>
                <w:lang w:val="en-US" w:eastAsia="zh-CN"/>
              </w:rPr>
              <w:t>n</w:t>
            </w:r>
            <w:r>
              <w:rPr>
                <w:rFonts w:ascii="Arial" w:hAnsi="Arial" w:cs="Arial" w:hint="eastAsia"/>
                <w:sz w:val="18"/>
                <w:lang w:val="en-US" w:eastAsia="zh-CN"/>
              </w:rPr>
              <w:t>3</w:t>
            </w:r>
          </w:p>
        </w:tc>
        <w:tc>
          <w:tcPr>
            <w:tcW w:w="1088" w:type="dxa"/>
            <w:tcBorders>
              <w:top w:val="single" w:sz="4" w:space="0" w:color="auto"/>
              <w:left w:val="single" w:sz="4" w:space="0" w:color="auto"/>
              <w:bottom w:val="single" w:sz="4" w:space="0" w:color="auto"/>
              <w:right w:val="nil"/>
            </w:tcBorders>
            <w:vAlign w:val="center"/>
          </w:tcPr>
          <w:p w14:paraId="0284784F" w14:textId="77777777" w:rsidR="00E50036" w:rsidRDefault="00E50036" w:rsidP="00E50036">
            <w:pPr>
              <w:keepNext/>
              <w:keepLines/>
              <w:spacing w:after="0"/>
              <w:jc w:val="center"/>
              <w:rPr>
                <w:rFonts w:ascii="Arial" w:hAnsi="Arial" w:cs="Arial"/>
                <w:sz w:val="18"/>
                <w:lang w:val="en-US" w:eastAsia="zh-CN"/>
              </w:rPr>
            </w:pPr>
            <w:r>
              <w:rPr>
                <w:rFonts w:ascii="Arial" w:hAnsi="Arial" w:cs="Arial" w:hint="eastAsia"/>
                <w:sz w:val="18"/>
                <w:lang w:val="en-US" w:eastAsia="zh-CN"/>
              </w:rPr>
              <w:t>1710 MHz</w:t>
            </w:r>
          </w:p>
        </w:tc>
        <w:tc>
          <w:tcPr>
            <w:tcW w:w="295" w:type="dxa"/>
            <w:tcBorders>
              <w:top w:val="single" w:sz="4" w:space="0" w:color="auto"/>
              <w:left w:val="nil"/>
              <w:bottom w:val="single" w:sz="4" w:space="0" w:color="auto"/>
              <w:right w:val="nil"/>
            </w:tcBorders>
            <w:vAlign w:val="center"/>
          </w:tcPr>
          <w:p w14:paraId="2F081943" w14:textId="77777777" w:rsidR="00E50036" w:rsidRDefault="00E50036" w:rsidP="00E50036">
            <w:pPr>
              <w:keepNext/>
              <w:keepLines/>
              <w:spacing w:after="0"/>
              <w:jc w:val="center"/>
              <w:rPr>
                <w:rFonts w:ascii="Arial" w:hAnsi="Arial" w:cs="Arial"/>
                <w:sz w:val="18"/>
                <w:lang w:val="en-US" w:eastAsia="zh-CN"/>
              </w:rPr>
            </w:pPr>
            <w:r>
              <w:rPr>
                <w:rFonts w:ascii="Arial" w:hAnsi="Arial" w:cs="Arial"/>
                <w:sz w:val="18"/>
                <w:lang w:val="en-US" w:eastAsia="zh-CN"/>
              </w:rPr>
              <w:t xml:space="preserve"> –</w:t>
            </w:r>
          </w:p>
        </w:tc>
        <w:tc>
          <w:tcPr>
            <w:tcW w:w="1593" w:type="dxa"/>
            <w:tcBorders>
              <w:top w:val="single" w:sz="4" w:space="0" w:color="auto"/>
              <w:left w:val="nil"/>
              <w:bottom w:val="single" w:sz="4" w:space="0" w:color="auto"/>
              <w:right w:val="single" w:sz="4" w:space="0" w:color="auto"/>
            </w:tcBorders>
            <w:vAlign w:val="center"/>
          </w:tcPr>
          <w:p w14:paraId="64BDD969" w14:textId="77777777" w:rsidR="00E50036" w:rsidRDefault="00E50036" w:rsidP="00E50036">
            <w:pPr>
              <w:keepNext/>
              <w:keepLines/>
              <w:spacing w:after="0"/>
              <w:jc w:val="center"/>
              <w:rPr>
                <w:rFonts w:ascii="Arial" w:hAnsi="Arial" w:cs="Arial"/>
                <w:sz w:val="18"/>
                <w:lang w:val="en-US" w:eastAsia="zh-CN"/>
              </w:rPr>
            </w:pPr>
            <w:r>
              <w:rPr>
                <w:rFonts w:ascii="Arial" w:hAnsi="Arial" w:cs="Arial" w:hint="eastAsia"/>
                <w:sz w:val="18"/>
                <w:lang w:val="en-US" w:eastAsia="zh-CN"/>
              </w:rPr>
              <w:t>1785 MHz</w:t>
            </w:r>
          </w:p>
        </w:tc>
        <w:tc>
          <w:tcPr>
            <w:tcW w:w="1231" w:type="dxa"/>
            <w:tcBorders>
              <w:top w:val="single" w:sz="4" w:space="0" w:color="auto"/>
              <w:left w:val="single" w:sz="4" w:space="0" w:color="auto"/>
              <w:bottom w:val="single" w:sz="4" w:space="0" w:color="auto"/>
              <w:right w:val="nil"/>
            </w:tcBorders>
            <w:vAlign w:val="center"/>
          </w:tcPr>
          <w:p w14:paraId="624A7938" w14:textId="77777777" w:rsidR="00E50036" w:rsidRDefault="00E50036" w:rsidP="00E50036">
            <w:pPr>
              <w:keepNext/>
              <w:keepLines/>
              <w:spacing w:after="0"/>
              <w:jc w:val="center"/>
              <w:rPr>
                <w:rFonts w:ascii="Arial" w:hAnsi="Arial" w:cs="Arial"/>
                <w:sz w:val="18"/>
                <w:lang w:val="en-US" w:eastAsia="zh-CN"/>
              </w:rPr>
            </w:pPr>
            <w:r>
              <w:rPr>
                <w:rFonts w:ascii="Arial" w:hAnsi="Arial" w:cs="Arial" w:hint="eastAsia"/>
                <w:sz w:val="18"/>
                <w:lang w:val="en-US" w:eastAsia="zh-CN"/>
              </w:rPr>
              <w:t>1805 MHz</w:t>
            </w:r>
          </w:p>
        </w:tc>
        <w:tc>
          <w:tcPr>
            <w:tcW w:w="355" w:type="dxa"/>
            <w:tcBorders>
              <w:top w:val="single" w:sz="4" w:space="0" w:color="auto"/>
              <w:left w:val="nil"/>
              <w:bottom w:val="single" w:sz="4" w:space="0" w:color="auto"/>
              <w:right w:val="nil"/>
            </w:tcBorders>
            <w:vAlign w:val="center"/>
          </w:tcPr>
          <w:p w14:paraId="5E193EA5" w14:textId="77777777" w:rsidR="00E50036" w:rsidRDefault="00E50036" w:rsidP="00E50036">
            <w:pPr>
              <w:keepNext/>
              <w:keepLines/>
              <w:spacing w:after="0"/>
              <w:jc w:val="center"/>
              <w:rPr>
                <w:rFonts w:ascii="Arial" w:hAnsi="Arial" w:cs="Arial"/>
                <w:sz w:val="18"/>
                <w:lang w:val="en-US" w:eastAsia="ja-JP"/>
              </w:rPr>
            </w:pPr>
            <w:r>
              <w:rPr>
                <w:rFonts w:ascii="Arial" w:hAnsi="Arial" w:cs="Arial"/>
                <w:sz w:val="18"/>
                <w:lang w:val="en-US" w:eastAsia="zh-CN"/>
              </w:rPr>
              <w:t>–</w:t>
            </w:r>
          </w:p>
        </w:tc>
        <w:tc>
          <w:tcPr>
            <w:tcW w:w="1530" w:type="dxa"/>
            <w:tcBorders>
              <w:top w:val="single" w:sz="4" w:space="0" w:color="auto"/>
              <w:left w:val="nil"/>
              <w:bottom w:val="single" w:sz="4" w:space="0" w:color="auto"/>
              <w:right w:val="single" w:sz="4" w:space="0" w:color="auto"/>
            </w:tcBorders>
            <w:vAlign w:val="center"/>
          </w:tcPr>
          <w:p w14:paraId="09852FF6" w14:textId="77777777" w:rsidR="00E50036" w:rsidRDefault="00E50036" w:rsidP="00E50036">
            <w:pPr>
              <w:keepNext/>
              <w:keepLines/>
              <w:spacing w:after="0"/>
              <w:jc w:val="center"/>
              <w:rPr>
                <w:rFonts w:ascii="Arial" w:hAnsi="Arial" w:cs="Arial"/>
                <w:sz w:val="18"/>
                <w:lang w:val="en-US" w:eastAsia="zh-CN"/>
              </w:rPr>
            </w:pPr>
            <w:r>
              <w:rPr>
                <w:rFonts w:ascii="Arial" w:hAnsi="Arial" w:cs="Arial" w:hint="eastAsia"/>
                <w:sz w:val="18"/>
                <w:lang w:val="en-US" w:eastAsia="zh-CN"/>
              </w:rPr>
              <w:t>1880 MHz</w:t>
            </w:r>
          </w:p>
        </w:tc>
        <w:tc>
          <w:tcPr>
            <w:tcW w:w="1043" w:type="dxa"/>
            <w:tcBorders>
              <w:top w:val="single" w:sz="4" w:space="0" w:color="auto"/>
              <w:left w:val="single" w:sz="4" w:space="0" w:color="auto"/>
              <w:bottom w:val="single" w:sz="4" w:space="0" w:color="auto"/>
              <w:right w:val="single" w:sz="4" w:space="0" w:color="auto"/>
            </w:tcBorders>
            <w:vAlign w:val="center"/>
          </w:tcPr>
          <w:p w14:paraId="558DB90C" w14:textId="77777777" w:rsidR="00E50036" w:rsidRDefault="00E50036" w:rsidP="00E50036">
            <w:pPr>
              <w:keepNext/>
              <w:keepLines/>
              <w:spacing w:after="0"/>
              <w:jc w:val="center"/>
              <w:rPr>
                <w:rFonts w:ascii="Arial" w:hAnsi="Arial" w:cs="Arial"/>
                <w:sz w:val="18"/>
                <w:lang w:val="en-US" w:eastAsia="zh-CN"/>
              </w:rPr>
            </w:pPr>
            <w:r>
              <w:rPr>
                <w:rFonts w:ascii="Arial" w:hAnsi="Arial" w:cs="Arial" w:hint="eastAsia"/>
                <w:sz w:val="18"/>
                <w:lang w:val="en-US" w:eastAsia="zh-CN"/>
              </w:rPr>
              <w:t>FDD</w:t>
            </w:r>
          </w:p>
        </w:tc>
      </w:tr>
      <w:bookmarkEnd w:id="110"/>
      <w:tr w:rsidR="00E50036" w14:paraId="3660C599" w14:textId="77777777" w:rsidTr="00E50036">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71FFB886" w14:textId="77777777" w:rsidR="00E50036" w:rsidRDefault="00E50036" w:rsidP="00E50036">
            <w:pPr>
              <w:keepNext/>
              <w:keepLines/>
              <w:spacing w:after="0"/>
              <w:jc w:val="center"/>
              <w:rPr>
                <w:rFonts w:ascii="Arial" w:hAnsi="Arial" w:cs="Arial"/>
                <w:sz w:val="18"/>
                <w:lang w:val="en-US" w:eastAsia="zh-CN"/>
              </w:rPr>
            </w:pPr>
            <w:r>
              <w:rPr>
                <w:rFonts w:ascii="Arial" w:hAnsi="Arial" w:cs="Arial"/>
                <w:sz w:val="18"/>
                <w:lang w:val="en-US" w:eastAsia="zh-CN"/>
              </w:rPr>
              <w:t>n</w:t>
            </w:r>
            <w:r>
              <w:rPr>
                <w:rFonts w:ascii="Arial" w:hAnsi="Arial" w:cs="Arial" w:hint="eastAsia"/>
                <w:sz w:val="18"/>
                <w:lang w:val="en-US" w:eastAsia="zh-CN"/>
              </w:rPr>
              <w:t>8</w:t>
            </w:r>
          </w:p>
        </w:tc>
        <w:tc>
          <w:tcPr>
            <w:tcW w:w="1088" w:type="dxa"/>
            <w:tcBorders>
              <w:top w:val="single" w:sz="4" w:space="0" w:color="auto"/>
              <w:left w:val="single" w:sz="4" w:space="0" w:color="auto"/>
              <w:bottom w:val="single" w:sz="4" w:space="0" w:color="auto"/>
              <w:right w:val="nil"/>
            </w:tcBorders>
            <w:vAlign w:val="center"/>
          </w:tcPr>
          <w:p w14:paraId="7A56D833" w14:textId="77777777" w:rsidR="00E50036" w:rsidRDefault="00E50036" w:rsidP="00E50036">
            <w:pPr>
              <w:keepNext/>
              <w:keepLines/>
              <w:spacing w:after="0"/>
              <w:jc w:val="center"/>
              <w:rPr>
                <w:rFonts w:ascii="Arial" w:hAnsi="Arial" w:cs="Arial"/>
                <w:sz w:val="18"/>
                <w:lang w:val="en-US" w:eastAsia="ja-JP"/>
              </w:rPr>
            </w:pPr>
            <w:r>
              <w:rPr>
                <w:rFonts w:ascii="Arial" w:hAnsi="Arial" w:cs="Arial" w:hint="eastAsia"/>
                <w:sz w:val="18"/>
                <w:lang w:val="en-US" w:eastAsia="zh-CN"/>
              </w:rPr>
              <w:t>880 MHz</w:t>
            </w:r>
          </w:p>
        </w:tc>
        <w:tc>
          <w:tcPr>
            <w:tcW w:w="295" w:type="dxa"/>
            <w:tcBorders>
              <w:top w:val="single" w:sz="4" w:space="0" w:color="auto"/>
              <w:left w:val="nil"/>
              <w:bottom w:val="single" w:sz="4" w:space="0" w:color="auto"/>
              <w:right w:val="nil"/>
            </w:tcBorders>
            <w:vAlign w:val="center"/>
          </w:tcPr>
          <w:p w14:paraId="70B10F8A" w14:textId="77777777" w:rsidR="00E50036" w:rsidRDefault="00E50036" w:rsidP="00E50036">
            <w:pPr>
              <w:keepNext/>
              <w:keepLines/>
              <w:spacing w:after="0"/>
              <w:jc w:val="center"/>
              <w:rPr>
                <w:rFonts w:ascii="Arial" w:hAnsi="Arial" w:cs="Arial"/>
                <w:sz w:val="18"/>
                <w:lang w:val="en-US" w:eastAsia="ja-JP"/>
              </w:rPr>
            </w:pPr>
            <w:r>
              <w:rPr>
                <w:rFonts w:ascii="Arial" w:hAnsi="Arial" w:cs="Arial"/>
                <w:sz w:val="18"/>
                <w:lang w:val="en-US" w:eastAsia="zh-CN"/>
              </w:rPr>
              <w:t xml:space="preserve"> –</w:t>
            </w:r>
          </w:p>
        </w:tc>
        <w:tc>
          <w:tcPr>
            <w:tcW w:w="1593" w:type="dxa"/>
            <w:tcBorders>
              <w:top w:val="single" w:sz="4" w:space="0" w:color="auto"/>
              <w:left w:val="nil"/>
              <w:bottom w:val="single" w:sz="4" w:space="0" w:color="auto"/>
              <w:right w:val="single" w:sz="4" w:space="0" w:color="auto"/>
            </w:tcBorders>
            <w:vAlign w:val="center"/>
          </w:tcPr>
          <w:p w14:paraId="53AE1A71" w14:textId="77777777" w:rsidR="00E50036" w:rsidRDefault="00E50036" w:rsidP="00E50036">
            <w:pPr>
              <w:keepNext/>
              <w:keepLines/>
              <w:spacing w:after="0"/>
              <w:jc w:val="center"/>
              <w:rPr>
                <w:rFonts w:ascii="Arial" w:hAnsi="Arial" w:cs="Arial"/>
                <w:sz w:val="18"/>
                <w:lang w:val="en-US" w:eastAsia="ja-JP"/>
              </w:rPr>
            </w:pPr>
            <w:r>
              <w:rPr>
                <w:rFonts w:ascii="Arial" w:hAnsi="Arial" w:cs="Arial" w:hint="eastAsia"/>
                <w:sz w:val="18"/>
                <w:lang w:val="en-US" w:eastAsia="zh-CN"/>
              </w:rPr>
              <w:t>915 MHz</w:t>
            </w:r>
          </w:p>
        </w:tc>
        <w:tc>
          <w:tcPr>
            <w:tcW w:w="1231" w:type="dxa"/>
            <w:tcBorders>
              <w:top w:val="single" w:sz="4" w:space="0" w:color="auto"/>
              <w:left w:val="single" w:sz="4" w:space="0" w:color="auto"/>
              <w:bottom w:val="single" w:sz="4" w:space="0" w:color="auto"/>
              <w:right w:val="nil"/>
            </w:tcBorders>
            <w:vAlign w:val="center"/>
          </w:tcPr>
          <w:p w14:paraId="59393DE3" w14:textId="77777777" w:rsidR="00E50036" w:rsidRDefault="00E50036" w:rsidP="00E50036">
            <w:pPr>
              <w:keepNext/>
              <w:keepLines/>
              <w:spacing w:after="0"/>
              <w:jc w:val="center"/>
              <w:rPr>
                <w:rFonts w:ascii="Arial" w:hAnsi="Arial" w:cs="Arial"/>
                <w:sz w:val="18"/>
                <w:lang w:val="en-US" w:eastAsia="ja-JP"/>
              </w:rPr>
            </w:pPr>
            <w:r>
              <w:rPr>
                <w:rFonts w:ascii="Arial" w:hAnsi="Arial" w:cs="Arial" w:hint="eastAsia"/>
                <w:sz w:val="18"/>
                <w:lang w:val="en-US" w:eastAsia="zh-CN"/>
              </w:rPr>
              <w:t>925 MHz</w:t>
            </w:r>
          </w:p>
        </w:tc>
        <w:tc>
          <w:tcPr>
            <w:tcW w:w="355" w:type="dxa"/>
            <w:tcBorders>
              <w:top w:val="single" w:sz="4" w:space="0" w:color="auto"/>
              <w:left w:val="nil"/>
              <w:bottom w:val="single" w:sz="4" w:space="0" w:color="auto"/>
              <w:right w:val="nil"/>
            </w:tcBorders>
            <w:vAlign w:val="center"/>
          </w:tcPr>
          <w:p w14:paraId="04080955" w14:textId="77777777" w:rsidR="00E50036" w:rsidRDefault="00E50036" w:rsidP="00E50036">
            <w:pPr>
              <w:keepNext/>
              <w:keepLines/>
              <w:spacing w:after="0"/>
              <w:jc w:val="center"/>
              <w:rPr>
                <w:rFonts w:ascii="Arial" w:hAnsi="Arial" w:cs="Arial"/>
                <w:sz w:val="18"/>
                <w:lang w:val="en-US" w:eastAsia="ja-JP"/>
              </w:rPr>
            </w:pPr>
            <w:r>
              <w:rPr>
                <w:rFonts w:ascii="Arial" w:hAnsi="Arial" w:cs="Arial"/>
                <w:sz w:val="18"/>
                <w:lang w:val="en-US" w:eastAsia="zh-CN"/>
              </w:rPr>
              <w:t>–</w:t>
            </w:r>
          </w:p>
        </w:tc>
        <w:tc>
          <w:tcPr>
            <w:tcW w:w="1530" w:type="dxa"/>
            <w:tcBorders>
              <w:top w:val="single" w:sz="4" w:space="0" w:color="auto"/>
              <w:left w:val="nil"/>
              <w:bottom w:val="single" w:sz="4" w:space="0" w:color="auto"/>
              <w:right w:val="single" w:sz="4" w:space="0" w:color="auto"/>
            </w:tcBorders>
            <w:vAlign w:val="center"/>
          </w:tcPr>
          <w:p w14:paraId="435AA984" w14:textId="77777777" w:rsidR="00E50036" w:rsidRDefault="00E50036" w:rsidP="00E50036">
            <w:pPr>
              <w:keepNext/>
              <w:keepLines/>
              <w:spacing w:after="0"/>
              <w:jc w:val="center"/>
              <w:rPr>
                <w:rFonts w:ascii="Arial" w:hAnsi="Arial" w:cs="Arial"/>
                <w:sz w:val="18"/>
                <w:lang w:val="en-US" w:eastAsia="ja-JP"/>
              </w:rPr>
            </w:pPr>
            <w:r>
              <w:rPr>
                <w:rFonts w:ascii="Arial" w:hAnsi="Arial" w:cs="Arial" w:hint="eastAsia"/>
                <w:sz w:val="18"/>
                <w:lang w:val="en-US" w:eastAsia="zh-CN"/>
              </w:rPr>
              <w:t>960 MHz</w:t>
            </w:r>
          </w:p>
        </w:tc>
        <w:tc>
          <w:tcPr>
            <w:tcW w:w="1043" w:type="dxa"/>
            <w:tcBorders>
              <w:top w:val="single" w:sz="4" w:space="0" w:color="auto"/>
              <w:left w:val="single" w:sz="4" w:space="0" w:color="auto"/>
              <w:bottom w:val="single" w:sz="4" w:space="0" w:color="auto"/>
              <w:right w:val="single" w:sz="4" w:space="0" w:color="auto"/>
            </w:tcBorders>
            <w:vAlign w:val="center"/>
          </w:tcPr>
          <w:p w14:paraId="08260A2B" w14:textId="77777777" w:rsidR="00E50036" w:rsidRDefault="00E50036" w:rsidP="00E50036">
            <w:pPr>
              <w:keepNext/>
              <w:keepLines/>
              <w:spacing w:after="0"/>
              <w:jc w:val="center"/>
              <w:rPr>
                <w:rFonts w:ascii="Arial" w:hAnsi="Arial" w:cs="Arial"/>
                <w:sz w:val="18"/>
                <w:lang w:val="en-US" w:eastAsia="ja-JP"/>
              </w:rPr>
            </w:pPr>
            <w:r>
              <w:rPr>
                <w:rFonts w:ascii="Arial" w:hAnsi="Arial" w:cs="Arial" w:hint="eastAsia"/>
                <w:sz w:val="18"/>
                <w:lang w:val="en-US" w:eastAsia="zh-CN"/>
              </w:rPr>
              <w:t>FDD</w:t>
            </w:r>
          </w:p>
        </w:tc>
      </w:tr>
      <w:tr w:rsidR="00E50036" w14:paraId="563D6A60" w14:textId="77777777" w:rsidTr="00E50036">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39895E57" w14:textId="77777777" w:rsidR="00E50036" w:rsidRDefault="00E50036" w:rsidP="00E50036">
            <w:pPr>
              <w:keepNext/>
              <w:keepLines/>
              <w:spacing w:after="0"/>
              <w:jc w:val="center"/>
              <w:rPr>
                <w:rFonts w:ascii="Arial" w:hAnsi="Arial" w:cs="Arial"/>
                <w:sz w:val="18"/>
                <w:lang w:val="en-US" w:eastAsia="zh-CN"/>
              </w:rPr>
            </w:pPr>
            <w:bookmarkStart w:id="111" w:name="OLE_LINK13" w:colFirst="1" w:colLast="3"/>
            <w:r>
              <w:rPr>
                <w:rFonts w:ascii="Arial" w:hAnsi="Arial" w:cs="Arial"/>
                <w:sz w:val="18"/>
                <w:lang w:val="en-US" w:eastAsia="zh-CN"/>
              </w:rPr>
              <w:t>n</w:t>
            </w:r>
            <w:r>
              <w:rPr>
                <w:rFonts w:ascii="Arial" w:hAnsi="Arial" w:cs="Arial" w:hint="eastAsia"/>
                <w:sz w:val="18"/>
                <w:lang w:val="en-US" w:eastAsia="zh-CN"/>
              </w:rPr>
              <w:t>41</w:t>
            </w:r>
          </w:p>
        </w:tc>
        <w:tc>
          <w:tcPr>
            <w:tcW w:w="1088" w:type="dxa"/>
            <w:tcBorders>
              <w:top w:val="single" w:sz="4" w:space="0" w:color="auto"/>
              <w:left w:val="single" w:sz="4" w:space="0" w:color="auto"/>
              <w:bottom w:val="single" w:sz="4" w:space="0" w:color="auto"/>
              <w:right w:val="nil"/>
            </w:tcBorders>
            <w:vAlign w:val="center"/>
          </w:tcPr>
          <w:p w14:paraId="65F50EB0" w14:textId="77777777" w:rsidR="00E50036" w:rsidRDefault="00E50036" w:rsidP="00E50036">
            <w:pPr>
              <w:keepNext/>
              <w:keepLines/>
              <w:spacing w:after="0"/>
              <w:jc w:val="center"/>
              <w:rPr>
                <w:rFonts w:ascii="Arial" w:hAnsi="Arial" w:cs="Arial"/>
                <w:sz w:val="18"/>
                <w:lang w:eastAsia="ja-JP"/>
              </w:rPr>
            </w:pPr>
            <w:r>
              <w:rPr>
                <w:rFonts w:ascii="Arial" w:hAnsi="Arial" w:cs="Arial" w:hint="eastAsia"/>
                <w:sz w:val="18"/>
                <w:lang w:val="en-US" w:eastAsia="zh-CN"/>
              </w:rPr>
              <w:t>2496 MHz</w:t>
            </w:r>
          </w:p>
        </w:tc>
        <w:tc>
          <w:tcPr>
            <w:tcW w:w="295" w:type="dxa"/>
            <w:tcBorders>
              <w:top w:val="single" w:sz="4" w:space="0" w:color="auto"/>
              <w:left w:val="nil"/>
              <w:bottom w:val="single" w:sz="4" w:space="0" w:color="auto"/>
              <w:right w:val="nil"/>
            </w:tcBorders>
            <w:vAlign w:val="center"/>
          </w:tcPr>
          <w:p w14:paraId="05416309" w14:textId="77777777" w:rsidR="00E50036" w:rsidRDefault="00E50036" w:rsidP="00E50036">
            <w:pPr>
              <w:keepNext/>
              <w:keepLines/>
              <w:spacing w:after="0"/>
              <w:jc w:val="center"/>
              <w:rPr>
                <w:rFonts w:ascii="Arial" w:hAnsi="Arial" w:cs="Arial"/>
                <w:sz w:val="18"/>
                <w:lang w:val="en-US" w:eastAsia="zh-CN"/>
              </w:rPr>
            </w:pPr>
            <w:r>
              <w:rPr>
                <w:rFonts w:ascii="Arial" w:hAnsi="Arial" w:cs="Arial"/>
                <w:sz w:val="18"/>
                <w:lang w:val="en-US" w:eastAsia="zh-CN"/>
              </w:rPr>
              <w:t xml:space="preserve"> –</w:t>
            </w:r>
          </w:p>
        </w:tc>
        <w:tc>
          <w:tcPr>
            <w:tcW w:w="1593" w:type="dxa"/>
            <w:tcBorders>
              <w:top w:val="single" w:sz="4" w:space="0" w:color="auto"/>
              <w:left w:val="nil"/>
              <w:bottom w:val="single" w:sz="4" w:space="0" w:color="auto"/>
              <w:right w:val="single" w:sz="4" w:space="0" w:color="auto"/>
            </w:tcBorders>
            <w:vAlign w:val="center"/>
          </w:tcPr>
          <w:p w14:paraId="388115BB" w14:textId="77777777" w:rsidR="00E50036" w:rsidRDefault="00E50036" w:rsidP="00E50036">
            <w:pPr>
              <w:keepNext/>
              <w:keepLines/>
              <w:spacing w:after="0"/>
              <w:jc w:val="center"/>
              <w:rPr>
                <w:rFonts w:ascii="Arial" w:hAnsi="Arial" w:cs="Arial"/>
                <w:sz w:val="18"/>
                <w:lang w:eastAsia="ja-JP"/>
              </w:rPr>
            </w:pPr>
            <w:r>
              <w:rPr>
                <w:rFonts w:ascii="Arial" w:hAnsi="Arial" w:cs="Arial" w:hint="eastAsia"/>
                <w:sz w:val="18"/>
                <w:lang w:val="en-US" w:eastAsia="zh-CN"/>
              </w:rPr>
              <w:t>2690 MHz</w:t>
            </w:r>
          </w:p>
        </w:tc>
        <w:tc>
          <w:tcPr>
            <w:tcW w:w="1231" w:type="dxa"/>
            <w:tcBorders>
              <w:top w:val="single" w:sz="4" w:space="0" w:color="auto"/>
              <w:left w:val="single" w:sz="4" w:space="0" w:color="auto"/>
              <w:bottom w:val="single" w:sz="4" w:space="0" w:color="auto"/>
              <w:right w:val="nil"/>
            </w:tcBorders>
            <w:vAlign w:val="center"/>
          </w:tcPr>
          <w:p w14:paraId="4B2B6905" w14:textId="77777777" w:rsidR="00E50036" w:rsidRDefault="00E50036" w:rsidP="00E50036">
            <w:pPr>
              <w:keepNext/>
              <w:keepLines/>
              <w:spacing w:after="0"/>
              <w:jc w:val="center"/>
              <w:rPr>
                <w:rFonts w:ascii="Arial" w:hAnsi="Arial" w:cs="Arial"/>
                <w:sz w:val="18"/>
                <w:lang w:eastAsia="ja-JP"/>
              </w:rPr>
            </w:pPr>
            <w:r>
              <w:rPr>
                <w:rFonts w:ascii="Arial" w:hAnsi="Arial" w:cs="Arial" w:hint="eastAsia"/>
                <w:sz w:val="18"/>
                <w:lang w:val="en-US" w:eastAsia="zh-CN"/>
              </w:rPr>
              <w:t>2496 MHz</w:t>
            </w:r>
          </w:p>
        </w:tc>
        <w:tc>
          <w:tcPr>
            <w:tcW w:w="355" w:type="dxa"/>
            <w:tcBorders>
              <w:top w:val="single" w:sz="4" w:space="0" w:color="auto"/>
              <w:left w:val="nil"/>
              <w:bottom w:val="single" w:sz="4" w:space="0" w:color="auto"/>
              <w:right w:val="nil"/>
            </w:tcBorders>
            <w:vAlign w:val="center"/>
          </w:tcPr>
          <w:p w14:paraId="5B68C699" w14:textId="77777777" w:rsidR="00E50036" w:rsidRDefault="00E50036" w:rsidP="00E50036">
            <w:pPr>
              <w:keepNext/>
              <w:keepLines/>
              <w:spacing w:after="0"/>
              <w:jc w:val="center"/>
              <w:rPr>
                <w:rFonts w:ascii="Arial" w:hAnsi="Arial" w:cs="Arial"/>
                <w:sz w:val="18"/>
                <w:lang w:eastAsia="ja-JP"/>
              </w:rPr>
            </w:pPr>
            <w:r>
              <w:rPr>
                <w:rFonts w:ascii="Arial" w:hAnsi="Arial" w:cs="Arial"/>
                <w:sz w:val="18"/>
                <w:lang w:val="en-US" w:eastAsia="zh-CN"/>
              </w:rPr>
              <w:t xml:space="preserve"> –</w:t>
            </w:r>
          </w:p>
        </w:tc>
        <w:tc>
          <w:tcPr>
            <w:tcW w:w="1530" w:type="dxa"/>
            <w:tcBorders>
              <w:top w:val="single" w:sz="4" w:space="0" w:color="auto"/>
              <w:left w:val="nil"/>
              <w:bottom w:val="single" w:sz="4" w:space="0" w:color="auto"/>
              <w:right w:val="single" w:sz="4" w:space="0" w:color="auto"/>
            </w:tcBorders>
            <w:vAlign w:val="center"/>
          </w:tcPr>
          <w:p w14:paraId="5D97B6FE" w14:textId="77777777" w:rsidR="00E50036" w:rsidRDefault="00E50036" w:rsidP="00E50036">
            <w:pPr>
              <w:keepNext/>
              <w:keepLines/>
              <w:spacing w:after="0"/>
              <w:jc w:val="center"/>
              <w:rPr>
                <w:rFonts w:ascii="Arial" w:hAnsi="Arial" w:cs="Arial"/>
                <w:sz w:val="18"/>
                <w:lang w:eastAsia="ja-JP"/>
              </w:rPr>
            </w:pPr>
            <w:r>
              <w:rPr>
                <w:rFonts w:ascii="Arial" w:hAnsi="Arial" w:cs="Arial" w:hint="eastAsia"/>
                <w:sz w:val="18"/>
                <w:lang w:val="en-US" w:eastAsia="zh-CN"/>
              </w:rPr>
              <w:t>2690 MHz</w:t>
            </w:r>
          </w:p>
        </w:tc>
        <w:tc>
          <w:tcPr>
            <w:tcW w:w="1043" w:type="dxa"/>
            <w:tcBorders>
              <w:top w:val="single" w:sz="4" w:space="0" w:color="auto"/>
              <w:left w:val="single" w:sz="4" w:space="0" w:color="auto"/>
              <w:bottom w:val="single" w:sz="4" w:space="0" w:color="auto"/>
              <w:right w:val="single" w:sz="4" w:space="0" w:color="auto"/>
            </w:tcBorders>
            <w:vAlign w:val="center"/>
          </w:tcPr>
          <w:p w14:paraId="20541F31" w14:textId="77777777" w:rsidR="00E50036" w:rsidRDefault="00E50036" w:rsidP="00E50036">
            <w:pPr>
              <w:keepNext/>
              <w:keepLines/>
              <w:spacing w:after="0"/>
              <w:jc w:val="center"/>
              <w:rPr>
                <w:rFonts w:ascii="Arial" w:hAnsi="Arial" w:cs="Arial"/>
                <w:sz w:val="18"/>
                <w:lang w:eastAsia="ja-JP"/>
              </w:rPr>
            </w:pPr>
            <w:r>
              <w:rPr>
                <w:rFonts w:ascii="Arial" w:hAnsi="Arial" w:cs="Arial" w:hint="eastAsia"/>
                <w:sz w:val="18"/>
                <w:lang w:val="en-US" w:eastAsia="zh-CN"/>
              </w:rPr>
              <w:t>TDD</w:t>
            </w:r>
          </w:p>
        </w:tc>
      </w:tr>
      <w:bookmarkEnd w:id="111"/>
    </w:tbl>
    <w:p w14:paraId="0D26BAF9" w14:textId="77777777" w:rsidR="00E50036" w:rsidRDefault="00E50036" w:rsidP="00E50036">
      <w:pPr>
        <w:rPr>
          <w:lang w:eastAsia="zh-CN"/>
        </w:rPr>
      </w:pPr>
    </w:p>
    <w:p w14:paraId="21DF8A9F" w14:textId="0D0F49CD" w:rsidR="00E50036" w:rsidRDefault="00E50036" w:rsidP="00A20126">
      <w:pPr>
        <w:pStyle w:val="41"/>
      </w:pPr>
      <w:bookmarkStart w:id="112" w:name="_Toc136288132"/>
      <w:r>
        <w:lastRenderedPageBreak/>
        <w:t>5.4.1.2</w:t>
      </w:r>
      <w:r>
        <w:tab/>
      </w:r>
      <w:r w:rsidRPr="00A20126">
        <w:t>Channel bandwidths per operating band for CA</w:t>
      </w:r>
      <w:bookmarkEnd w:id="112"/>
    </w:p>
    <w:p w14:paraId="17D5B707" w14:textId="53134A44" w:rsidR="00E50036" w:rsidRPr="00A20126" w:rsidRDefault="00E50036" w:rsidP="00E50036">
      <w:pPr>
        <w:pStyle w:val="TH"/>
        <w:rPr>
          <w:rFonts w:cs="Arial"/>
        </w:rPr>
      </w:pPr>
      <w:r>
        <w:rPr>
          <w:rFonts w:cs="Arial"/>
        </w:rPr>
        <w:t xml:space="preserve">Table </w:t>
      </w:r>
      <w:r w:rsidRPr="00E50036">
        <w:rPr>
          <w:rFonts w:cs="Arial" w:hint="eastAsia"/>
        </w:rPr>
        <w:t>5.</w:t>
      </w:r>
      <w:r>
        <w:rPr>
          <w:rFonts w:cs="Arial" w:hint="eastAsia"/>
        </w:rPr>
        <w:t>4</w:t>
      </w:r>
      <w:r w:rsidRPr="00A20126">
        <w:rPr>
          <w:rFonts w:cs="Arial"/>
        </w:rPr>
        <w:t>.1</w:t>
      </w:r>
      <w:r>
        <w:rPr>
          <w:rFonts w:cs="Arial"/>
        </w:rPr>
        <w:t xml:space="preserve">.2-1: Supported bandwidths per </w:t>
      </w:r>
      <w:r w:rsidRPr="00A20126">
        <w:rPr>
          <w:rFonts w:cs="Arial"/>
        </w:rPr>
        <w:t>CA</w:t>
      </w:r>
      <w:r>
        <w:rPr>
          <w:rFonts w:cs="Arial"/>
        </w:rPr>
        <w:t xml:space="preserve"> band combination of </w:t>
      </w:r>
      <w:r w:rsidR="00C9241D" w:rsidRPr="00C9241D">
        <w:rPr>
          <w:rFonts w:cs="Arial"/>
        </w:rPr>
        <w:t>band n</w:t>
      </w:r>
      <w:r w:rsidR="00C9241D">
        <w:rPr>
          <w:rFonts w:cs="Arial"/>
        </w:rPr>
        <w:t>3</w:t>
      </w:r>
      <w:r w:rsidR="00C9241D" w:rsidRPr="00C9241D">
        <w:rPr>
          <w:rFonts w:cs="Arial"/>
        </w:rPr>
        <w:t>+n</w:t>
      </w:r>
      <w:r w:rsidR="00C9241D">
        <w:rPr>
          <w:rFonts w:cs="Arial"/>
        </w:rPr>
        <w:t>8</w:t>
      </w:r>
      <w:r w:rsidR="00C9241D" w:rsidRPr="00C9241D">
        <w:rPr>
          <w:rFonts w:cs="Arial"/>
        </w:rPr>
        <w:t>+n</w:t>
      </w:r>
      <w:r w:rsidR="00C9241D">
        <w:rPr>
          <w:rFonts w:cs="Arial"/>
        </w:rPr>
        <w:t>41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E50036" w14:paraId="1F8EE3FF" w14:textId="77777777" w:rsidTr="00E50036">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7CDB4308" w14:textId="77777777" w:rsidR="00E50036" w:rsidRDefault="00E50036" w:rsidP="00E50036">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02A792A8" w14:textId="77777777" w:rsidR="00E50036" w:rsidRDefault="00E50036" w:rsidP="00E50036">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71B1D72C" w14:textId="77777777" w:rsidR="00E50036" w:rsidRDefault="00E50036" w:rsidP="00E50036">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E98B044" w14:textId="77777777" w:rsidR="00E50036" w:rsidRDefault="00E50036" w:rsidP="00E50036">
            <w:pPr>
              <w:pStyle w:val="TAH"/>
              <w:overflowPunct w:val="0"/>
              <w:autoSpaceDE w:val="0"/>
              <w:autoSpaceDN w:val="0"/>
              <w:adjustRightInd w:val="0"/>
              <w:rPr>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52AF063B" w14:textId="77777777" w:rsidR="00E50036" w:rsidRDefault="00E50036" w:rsidP="00E50036">
            <w:pPr>
              <w:pStyle w:val="TAH"/>
              <w:overflowPunct w:val="0"/>
              <w:autoSpaceDE w:val="0"/>
              <w:autoSpaceDN w:val="0"/>
              <w:adjustRightInd w:val="0"/>
              <w:rPr>
                <w:szCs w:val="18"/>
                <w:lang w:val="en-US" w:eastAsia="zh-CN"/>
              </w:rPr>
            </w:pPr>
            <w:r>
              <w:t>Bandwidth combination set</w:t>
            </w:r>
          </w:p>
        </w:tc>
      </w:tr>
      <w:tr w:rsidR="00E50036" w14:paraId="6B7ACCB5" w14:textId="77777777" w:rsidTr="00E500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CD69F4" w14:textId="77777777" w:rsidR="00E50036" w:rsidRDefault="00E50036" w:rsidP="00E50036">
            <w:pPr>
              <w:pStyle w:val="TAC"/>
              <w:overflowPunct w:val="0"/>
              <w:autoSpaceDE w:val="0"/>
              <w:autoSpaceDN w:val="0"/>
              <w:adjustRightInd w:val="0"/>
              <w:rPr>
                <w:rFonts w:eastAsia="宋体"/>
                <w:szCs w:val="18"/>
                <w:lang w:val="en-US" w:eastAsia="zh-CN"/>
              </w:rPr>
            </w:pPr>
            <w:bookmarkStart w:id="113" w:name="OLE_LINK3"/>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n8</w:t>
            </w:r>
            <w:r>
              <w:rPr>
                <w:szCs w:val="18"/>
                <w:lang w:val="sv-SE" w:eastAsia="ja-JP"/>
              </w:rPr>
              <w:t>A</w:t>
            </w:r>
            <w:r>
              <w:rPr>
                <w:rFonts w:eastAsia="宋体" w:hint="eastAsia"/>
                <w:szCs w:val="18"/>
                <w:lang w:val="en-US" w:eastAsia="zh-CN"/>
              </w:rPr>
              <w:t>-n41A</w:t>
            </w:r>
            <w:bookmarkEnd w:id="113"/>
          </w:p>
        </w:tc>
        <w:tc>
          <w:tcPr>
            <w:tcW w:w="1690" w:type="dxa"/>
            <w:tcBorders>
              <w:top w:val="single" w:sz="4" w:space="0" w:color="auto"/>
              <w:left w:val="single" w:sz="4" w:space="0" w:color="auto"/>
              <w:bottom w:val="nil"/>
              <w:right w:val="single" w:sz="4" w:space="0" w:color="auto"/>
            </w:tcBorders>
            <w:shd w:val="clear" w:color="auto" w:fill="auto"/>
            <w:vAlign w:val="center"/>
          </w:tcPr>
          <w:p w14:paraId="2E6697F3" w14:textId="77777777" w:rsidR="00E50036" w:rsidRDefault="00E50036" w:rsidP="00E50036">
            <w:pPr>
              <w:pStyle w:val="TAC"/>
              <w:overflowPunct w:val="0"/>
              <w:autoSpaceDE w:val="0"/>
              <w:autoSpaceDN w:val="0"/>
              <w:adjustRightInd w:val="0"/>
              <w:rPr>
                <w:szCs w:val="18"/>
                <w:lang w:val="sv-SE" w:eastAsia="ja-JP"/>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n8</w:t>
            </w:r>
            <w:r>
              <w:rPr>
                <w:szCs w:val="18"/>
                <w:lang w:val="sv-SE" w:eastAsia="ja-JP"/>
              </w:rPr>
              <w:t>A</w:t>
            </w:r>
          </w:p>
          <w:p w14:paraId="30E004BE" w14:textId="77777777" w:rsidR="00E50036" w:rsidRDefault="00E50036" w:rsidP="00E50036">
            <w:pPr>
              <w:pStyle w:val="TAC"/>
              <w:overflowPunct w:val="0"/>
              <w:autoSpaceDE w:val="0"/>
              <w:autoSpaceDN w:val="0"/>
              <w:adjustRightInd w:val="0"/>
              <w:rPr>
                <w:szCs w:val="18"/>
                <w:lang w:val="sv-SE" w:eastAsia="ja-JP"/>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n41</w:t>
            </w:r>
            <w:r>
              <w:rPr>
                <w:szCs w:val="18"/>
                <w:lang w:val="sv-SE" w:eastAsia="ja-JP"/>
              </w:rPr>
              <w:t>A</w:t>
            </w:r>
          </w:p>
          <w:p w14:paraId="1D22C118" w14:textId="77777777" w:rsidR="00E50036" w:rsidRDefault="00E50036" w:rsidP="00E50036">
            <w:pPr>
              <w:pStyle w:val="TAC"/>
              <w:overflowPunct w:val="0"/>
              <w:autoSpaceDE w:val="0"/>
              <w:autoSpaceDN w:val="0"/>
              <w:adjustRightInd w:val="0"/>
              <w:rPr>
                <w:rFonts w:eastAsia="宋体"/>
                <w:szCs w:val="18"/>
                <w:lang w:val="en-US" w:eastAsia="zh-CN"/>
              </w:rPr>
            </w:pPr>
            <w:r>
              <w:rPr>
                <w:rFonts w:hint="eastAsia"/>
                <w:szCs w:val="18"/>
                <w:lang w:eastAsia="zh-CN"/>
              </w:rPr>
              <w:t>CA</w:t>
            </w:r>
            <w:r>
              <w:rPr>
                <w:szCs w:val="18"/>
              </w:rPr>
              <w:t>_</w:t>
            </w:r>
            <w:r>
              <w:rPr>
                <w:rFonts w:hint="eastAsia"/>
                <w:szCs w:val="18"/>
                <w:lang w:val="en-US" w:eastAsia="zh-CN"/>
              </w:rPr>
              <w:t>n8</w:t>
            </w:r>
            <w:r>
              <w:rPr>
                <w:szCs w:val="18"/>
                <w:lang w:val="sv-SE" w:eastAsia="ja-JP"/>
              </w:rPr>
              <w:t>A-</w:t>
            </w:r>
            <w:r>
              <w:rPr>
                <w:rFonts w:hint="eastAsia"/>
                <w:szCs w:val="18"/>
                <w:lang w:val="en-US" w:eastAsia="zh-CN"/>
              </w:rPr>
              <w:t>n41</w:t>
            </w:r>
            <w:r>
              <w:rPr>
                <w:szCs w:val="18"/>
                <w:lang w:val="sv-SE" w:eastAsia="ja-JP"/>
              </w:rPr>
              <w:t>A</w:t>
            </w:r>
          </w:p>
        </w:tc>
        <w:tc>
          <w:tcPr>
            <w:tcW w:w="730" w:type="dxa"/>
            <w:tcBorders>
              <w:left w:val="single" w:sz="4" w:space="0" w:color="auto"/>
              <w:right w:val="single" w:sz="4" w:space="0" w:color="auto"/>
            </w:tcBorders>
            <w:vAlign w:val="center"/>
          </w:tcPr>
          <w:p w14:paraId="595687EA" w14:textId="77777777" w:rsidR="00E50036" w:rsidRDefault="00E50036" w:rsidP="00E50036">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7A8FFCF" w14:textId="77777777" w:rsidR="00E50036" w:rsidRDefault="00E50036" w:rsidP="00E50036">
            <w:pPr>
              <w:spacing w:after="0"/>
              <w:jc w:val="center"/>
              <w:rPr>
                <w:szCs w:val="18"/>
                <w:lang w:val="en-US" w:eastAsia="zh-CN"/>
              </w:rPr>
            </w:pPr>
            <w:r>
              <w:rPr>
                <w:rFonts w:ascii="Arial" w:eastAsia="宋体"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596AA64D" w14:textId="77777777" w:rsidR="00E50036" w:rsidRDefault="00E50036" w:rsidP="00E50036">
            <w:pPr>
              <w:pStyle w:val="TAC"/>
              <w:overflowPunct w:val="0"/>
              <w:autoSpaceDE w:val="0"/>
              <w:autoSpaceDN w:val="0"/>
              <w:adjustRightInd w:val="0"/>
              <w:rPr>
                <w:szCs w:val="18"/>
                <w:lang w:val="en-US" w:eastAsia="zh-CN"/>
              </w:rPr>
            </w:pPr>
            <w:r>
              <w:rPr>
                <w:rFonts w:hint="eastAsia"/>
                <w:szCs w:val="18"/>
                <w:lang w:val="en-US" w:eastAsia="zh-CN"/>
              </w:rPr>
              <w:t>0</w:t>
            </w:r>
          </w:p>
        </w:tc>
      </w:tr>
      <w:tr w:rsidR="00E50036" w14:paraId="1D11B461" w14:textId="77777777" w:rsidTr="00E50036">
        <w:trPr>
          <w:trHeight w:val="187"/>
        </w:trPr>
        <w:tc>
          <w:tcPr>
            <w:tcW w:w="1983" w:type="dxa"/>
            <w:tcBorders>
              <w:top w:val="nil"/>
              <w:left w:val="single" w:sz="4" w:space="0" w:color="auto"/>
              <w:bottom w:val="nil"/>
              <w:right w:val="single" w:sz="4" w:space="0" w:color="auto"/>
            </w:tcBorders>
            <w:shd w:val="clear" w:color="auto" w:fill="auto"/>
            <w:vAlign w:val="center"/>
          </w:tcPr>
          <w:p w14:paraId="610C3BCE" w14:textId="77777777" w:rsidR="00E50036" w:rsidRDefault="00E50036" w:rsidP="00E5003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D5F3803" w14:textId="77777777" w:rsidR="00E50036" w:rsidRDefault="00E50036" w:rsidP="00E5003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8F48D54" w14:textId="77777777" w:rsidR="00E50036" w:rsidRDefault="00E50036" w:rsidP="00E50036">
            <w:pPr>
              <w:pStyle w:val="TAC"/>
              <w:overflowPunct w:val="0"/>
              <w:autoSpaceDE w:val="0"/>
              <w:autoSpaceDN w:val="0"/>
              <w:adjustRightInd w:val="0"/>
              <w:rPr>
                <w:szCs w:val="18"/>
                <w:lang w:val="en-US" w:eastAsia="zh-CN"/>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8DE98E0" w14:textId="77777777" w:rsidR="00E50036" w:rsidRDefault="00E50036" w:rsidP="00E50036">
            <w:pPr>
              <w:keepNext/>
              <w:keepLines/>
              <w:overflowPunct w:val="0"/>
              <w:autoSpaceDE w:val="0"/>
              <w:autoSpaceDN w:val="0"/>
              <w:adjustRightInd w:val="0"/>
              <w:spacing w:after="0"/>
              <w:jc w:val="center"/>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2E9B762F" w14:textId="77777777" w:rsidR="00E50036" w:rsidRDefault="00E50036" w:rsidP="00E50036">
            <w:pPr>
              <w:pStyle w:val="TAC"/>
              <w:overflowPunct w:val="0"/>
              <w:autoSpaceDE w:val="0"/>
              <w:autoSpaceDN w:val="0"/>
              <w:adjustRightInd w:val="0"/>
              <w:rPr>
                <w:szCs w:val="18"/>
                <w:lang w:val="en-US" w:eastAsia="zh-CN"/>
              </w:rPr>
            </w:pPr>
          </w:p>
        </w:tc>
      </w:tr>
      <w:tr w:rsidR="00E50036" w14:paraId="66C59321" w14:textId="77777777" w:rsidTr="00E500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41B5C5" w14:textId="77777777" w:rsidR="00E50036" w:rsidRDefault="00E50036" w:rsidP="00E5003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E719D0" w14:textId="77777777" w:rsidR="00E50036" w:rsidRDefault="00E50036" w:rsidP="00E5003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6D612D5" w14:textId="77777777" w:rsidR="00E50036" w:rsidRDefault="00E50036" w:rsidP="00E50036">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D9D6027" w14:textId="77777777" w:rsidR="00E50036" w:rsidRDefault="00E50036" w:rsidP="00E50036">
            <w:pPr>
              <w:spacing w:after="0"/>
              <w:jc w:val="center"/>
              <w:rPr>
                <w:rFonts w:ascii="Arial" w:eastAsia="宋体" w:hAnsi="Arial" w:cs="Arial"/>
                <w:sz w:val="18"/>
                <w:szCs w:val="18"/>
                <w:lang w:val="en-US" w:eastAsia="zh-CN" w:bidi="ar"/>
              </w:rPr>
            </w:pPr>
            <w:r>
              <w:rPr>
                <w:rFonts w:ascii="Arial" w:eastAsia="宋体"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7E8BC9" w14:textId="77777777" w:rsidR="00E50036" w:rsidRDefault="00E50036" w:rsidP="00E50036">
            <w:pPr>
              <w:pStyle w:val="TAC"/>
              <w:overflowPunct w:val="0"/>
              <w:autoSpaceDE w:val="0"/>
              <w:autoSpaceDN w:val="0"/>
              <w:adjustRightInd w:val="0"/>
              <w:rPr>
                <w:szCs w:val="18"/>
                <w:lang w:val="en-US" w:eastAsia="zh-CN"/>
              </w:rPr>
            </w:pPr>
          </w:p>
        </w:tc>
      </w:tr>
    </w:tbl>
    <w:p w14:paraId="559FA4CF" w14:textId="65DADCA4" w:rsidR="00E50036" w:rsidRDefault="00E50036" w:rsidP="00E50036">
      <w:pPr>
        <w:pStyle w:val="EditorsNote"/>
        <w:overflowPunct w:val="0"/>
        <w:autoSpaceDE w:val="0"/>
        <w:autoSpaceDN w:val="0"/>
        <w:adjustRightInd w:val="0"/>
        <w:ind w:left="284" w:firstLine="0"/>
        <w:textAlignment w:val="baseline"/>
        <w:rPr>
          <w:rFonts w:eastAsia="Times New Roman"/>
          <w:color w:val="auto"/>
          <w:lang w:val="en-US" w:eastAsia="en-GB"/>
        </w:rPr>
      </w:pPr>
      <w:r>
        <w:rPr>
          <w:rFonts w:eastAsia="Times New Roman"/>
          <w:color w:val="auto"/>
          <w:lang w:val="en-US" w:eastAsia="zh-CN"/>
        </w:rPr>
        <w:t xml:space="preserve"> </w:t>
      </w:r>
    </w:p>
    <w:p w14:paraId="68827CB4" w14:textId="1B95C584" w:rsidR="00E50036" w:rsidRDefault="00E50036" w:rsidP="00A20126">
      <w:pPr>
        <w:pStyle w:val="41"/>
      </w:pPr>
      <w:bookmarkStart w:id="114" w:name="_Toc136288133"/>
      <w:r>
        <w:t>5.4.1.3</w:t>
      </w:r>
      <w:r>
        <w:tab/>
      </w:r>
      <w:r w:rsidRPr="00A20126">
        <w:t>∆T</w:t>
      </w:r>
      <w:r w:rsidRPr="00A20126">
        <w:rPr>
          <w:vertAlign w:val="subscript"/>
        </w:rPr>
        <w:t>IB,c</w:t>
      </w:r>
      <w:r w:rsidRPr="00A20126">
        <w:t xml:space="preserve"> and ∆R</w:t>
      </w:r>
      <w:r w:rsidRPr="00A20126">
        <w:rPr>
          <w:vertAlign w:val="subscript"/>
        </w:rPr>
        <w:t>IB,c</w:t>
      </w:r>
      <w:r w:rsidRPr="00A20126">
        <w:t xml:space="preserve"> values</w:t>
      </w:r>
      <w:bookmarkEnd w:id="114"/>
    </w:p>
    <w:p w14:paraId="70F6E79E" w14:textId="77777777" w:rsidR="00E50036" w:rsidRDefault="00E50036" w:rsidP="00E50036">
      <w:pPr>
        <w:rPr>
          <w:rFonts w:eastAsia="宋体"/>
          <w:kern w:val="2"/>
          <w:lang w:val="en-US" w:eastAsia="zh-CN"/>
        </w:rPr>
      </w:pPr>
      <w:r>
        <w:rPr>
          <w:rFonts w:eastAsia="宋体"/>
          <w:kern w:val="2"/>
          <w:lang w:val="en-US" w:eastAsia="zh-CN"/>
        </w:rPr>
        <w:t xml:space="preserve">For </w:t>
      </w:r>
      <w:bookmarkStart w:id="115" w:name="OLE_LINK4"/>
      <w:r>
        <w:rPr>
          <w:rFonts w:eastAsia="宋体" w:hint="eastAsia"/>
          <w:kern w:val="2"/>
          <w:lang w:val="en-US" w:eastAsia="zh-CN"/>
        </w:rPr>
        <w:t>CA</w:t>
      </w:r>
      <w:r>
        <w:rPr>
          <w:rFonts w:eastAsia="宋体"/>
          <w:kern w:val="2"/>
          <w:lang w:val="en-US" w:eastAsia="zh-CN"/>
        </w:rPr>
        <w:t>_</w:t>
      </w:r>
      <w:r>
        <w:rPr>
          <w:rFonts w:eastAsia="宋体" w:hint="eastAsia"/>
          <w:kern w:val="2"/>
          <w:lang w:val="en-US" w:eastAsia="zh-CN"/>
        </w:rPr>
        <w:t>n3</w:t>
      </w:r>
      <w:r>
        <w:rPr>
          <w:rFonts w:eastAsia="宋体"/>
          <w:kern w:val="2"/>
          <w:lang w:val="sv-SE" w:eastAsia="ja-JP"/>
        </w:rPr>
        <w:t>A-</w:t>
      </w:r>
      <w:r>
        <w:rPr>
          <w:rFonts w:eastAsia="宋体" w:hint="eastAsia"/>
          <w:kern w:val="2"/>
          <w:lang w:val="en-US" w:eastAsia="zh-CN"/>
        </w:rPr>
        <w:t>n8</w:t>
      </w:r>
      <w:r>
        <w:rPr>
          <w:rFonts w:eastAsia="宋体"/>
          <w:kern w:val="2"/>
          <w:lang w:val="sv-SE" w:eastAsia="ja-JP"/>
        </w:rPr>
        <w:t>A</w:t>
      </w:r>
      <w:r>
        <w:rPr>
          <w:rFonts w:eastAsia="宋体" w:hint="eastAsia"/>
          <w:kern w:val="2"/>
          <w:lang w:val="en-US" w:eastAsia="zh-CN"/>
        </w:rPr>
        <w:t>-n41A</w:t>
      </w:r>
      <w:bookmarkEnd w:id="115"/>
      <w:r>
        <w:rPr>
          <w:rFonts w:eastAsia="宋体"/>
          <w:kern w:val="2"/>
          <w:lang w:val="en-US" w:eastAsia="zh-CN"/>
        </w:rPr>
        <w:t xml:space="preserve">, the </w:t>
      </w:r>
      <w:r>
        <w:rPr>
          <w:rFonts w:eastAsia="宋体"/>
          <w:kern w:val="2"/>
          <w:lang w:val="en-US" w:eastAsia="zh-CN"/>
        </w:rPr>
        <w:sym w:font="Symbol" w:char="F044"/>
      </w:r>
      <w:r>
        <w:rPr>
          <w:rFonts w:eastAsia="宋体"/>
          <w:kern w:val="2"/>
          <w:lang w:val="en-US" w:eastAsia="zh-CN"/>
        </w:rPr>
        <w:t>T</w:t>
      </w:r>
      <w:r w:rsidRPr="00A20126">
        <w:rPr>
          <w:rFonts w:eastAsia="宋体"/>
          <w:kern w:val="2"/>
          <w:vertAlign w:val="subscript"/>
          <w:lang w:val="en-US" w:eastAsia="zh-CN"/>
        </w:rPr>
        <w:t>IB,c</w:t>
      </w:r>
      <w:r>
        <w:rPr>
          <w:rFonts w:eastAsia="宋体"/>
          <w:kern w:val="2"/>
          <w:lang w:val="en-US" w:eastAsia="zh-CN"/>
        </w:rPr>
        <w:t xml:space="preserve"> and </w:t>
      </w:r>
      <w:r>
        <w:rPr>
          <w:rFonts w:eastAsia="宋体"/>
          <w:kern w:val="2"/>
          <w:lang w:val="en-US" w:eastAsia="zh-CN"/>
        </w:rPr>
        <w:sym w:font="Symbol" w:char="F044"/>
      </w:r>
      <w:r>
        <w:rPr>
          <w:rFonts w:eastAsia="宋体"/>
          <w:kern w:val="2"/>
          <w:lang w:val="en-US" w:eastAsia="zh-CN"/>
        </w:rPr>
        <w:t>R</w:t>
      </w:r>
      <w:r w:rsidRPr="00A20126">
        <w:rPr>
          <w:rFonts w:eastAsia="宋体"/>
          <w:kern w:val="2"/>
          <w:vertAlign w:val="subscript"/>
          <w:lang w:val="en-US" w:eastAsia="zh-CN"/>
        </w:rPr>
        <w:t>IB,c</w:t>
      </w:r>
      <w:r>
        <w:rPr>
          <w:rFonts w:eastAsia="宋体"/>
          <w:kern w:val="2"/>
          <w:lang w:val="en-US" w:eastAsia="zh-CN"/>
        </w:rPr>
        <w:t xml:space="preserve"> values </w:t>
      </w:r>
      <w:r>
        <w:rPr>
          <w:rFonts w:eastAsia="宋体" w:hint="eastAsia"/>
          <w:kern w:val="2"/>
          <w:lang w:val="en-US" w:eastAsia="zh-CN"/>
        </w:rPr>
        <w:t>have already been included in the TS38.101-1.</w:t>
      </w:r>
    </w:p>
    <w:p w14:paraId="4B209D9F" w14:textId="7FC17F54" w:rsidR="00E50036" w:rsidRPr="00A20126" w:rsidRDefault="00E50036" w:rsidP="00A20126">
      <w:pPr>
        <w:pStyle w:val="31"/>
      </w:pPr>
      <w:bookmarkStart w:id="116" w:name="_Toc136288134"/>
      <w:r>
        <w:t>5.4.2</w:t>
      </w:r>
      <w:r>
        <w:tab/>
      </w:r>
      <w:r w:rsidRPr="00A20126">
        <w:t>Specific for 2 bands UL CA</w:t>
      </w:r>
      <w:bookmarkEnd w:id="116"/>
    </w:p>
    <w:p w14:paraId="3D4BB51A" w14:textId="737C24C3" w:rsidR="00E50036" w:rsidRPr="00A20126" w:rsidRDefault="00E50036" w:rsidP="00A20126">
      <w:pPr>
        <w:pStyle w:val="41"/>
      </w:pPr>
      <w:bookmarkStart w:id="117" w:name="_Toc136288135"/>
      <w:r>
        <w:t>5.4.2.1</w:t>
      </w:r>
      <w:r>
        <w:tab/>
      </w:r>
      <w:r w:rsidRPr="00A20126">
        <w:t>UE co-existence studies</w:t>
      </w:r>
      <w:bookmarkEnd w:id="117"/>
    </w:p>
    <w:p w14:paraId="1C6F8635" w14:textId="77777777" w:rsidR="00E50036" w:rsidRDefault="00E50036" w:rsidP="00E50036">
      <w:pPr>
        <w:pStyle w:val="EditorsNote"/>
        <w:keepLines w:val="0"/>
        <w:widowControl w:val="0"/>
        <w:overflowPunct w:val="0"/>
        <w:autoSpaceDE w:val="0"/>
        <w:autoSpaceDN w:val="0"/>
        <w:adjustRightInd w:val="0"/>
        <w:ind w:left="0" w:firstLine="0"/>
        <w:textAlignment w:val="baseline"/>
        <w:rPr>
          <w:color w:val="auto"/>
          <w:lang w:val="en-US" w:eastAsia="zh-CN"/>
        </w:rPr>
      </w:pPr>
      <w:r>
        <w:rPr>
          <w:color w:val="auto"/>
          <w:lang w:val="en-US" w:eastAsia="zh-CN"/>
        </w:rPr>
        <w:t xml:space="preserve">The co-existence for the fallback 2DL/2UL of </w:t>
      </w:r>
      <w:r>
        <w:rPr>
          <w:color w:val="auto"/>
          <w:szCs w:val="18"/>
          <w:lang w:eastAsia="zh-CN"/>
        </w:rPr>
        <w:t>CA</w:t>
      </w:r>
      <w:r>
        <w:rPr>
          <w:color w:val="auto"/>
          <w:szCs w:val="18"/>
        </w:rPr>
        <w:t>_</w:t>
      </w:r>
      <w:r>
        <w:rPr>
          <w:color w:val="auto"/>
          <w:szCs w:val="18"/>
          <w:lang w:val="en-US" w:eastAsia="zh-CN"/>
        </w:rPr>
        <w:t>n3</w:t>
      </w:r>
      <w:r>
        <w:rPr>
          <w:color w:val="auto"/>
          <w:szCs w:val="18"/>
          <w:lang w:val="sv-SE" w:eastAsia="ja-JP"/>
        </w:rPr>
        <w:t>A-</w:t>
      </w:r>
      <w:r>
        <w:rPr>
          <w:color w:val="auto"/>
          <w:szCs w:val="18"/>
          <w:lang w:val="en-US" w:eastAsia="zh-CN"/>
        </w:rPr>
        <w:t>n8</w:t>
      </w:r>
      <w:r>
        <w:rPr>
          <w:color w:val="auto"/>
          <w:szCs w:val="18"/>
          <w:lang w:val="sv-SE" w:eastAsia="ja-JP"/>
        </w:rPr>
        <w:t>A</w:t>
      </w:r>
      <w:r>
        <w:rPr>
          <w:color w:val="auto"/>
          <w:szCs w:val="18"/>
          <w:lang w:val="en-US" w:eastAsia="zh-CN"/>
        </w:rPr>
        <w:t xml:space="preserve">, </w:t>
      </w:r>
      <w:r>
        <w:rPr>
          <w:color w:val="auto"/>
          <w:szCs w:val="18"/>
          <w:lang w:eastAsia="zh-CN"/>
        </w:rPr>
        <w:t>CA</w:t>
      </w:r>
      <w:r>
        <w:rPr>
          <w:color w:val="auto"/>
          <w:szCs w:val="18"/>
        </w:rPr>
        <w:t>_</w:t>
      </w:r>
      <w:r>
        <w:rPr>
          <w:color w:val="auto"/>
          <w:szCs w:val="18"/>
          <w:lang w:val="en-US" w:eastAsia="zh-CN"/>
        </w:rPr>
        <w:t>n3</w:t>
      </w:r>
      <w:r>
        <w:rPr>
          <w:color w:val="auto"/>
          <w:szCs w:val="18"/>
          <w:lang w:val="sv-SE" w:eastAsia="ja-JP"/>
        </w:rPr>
        <w:t>A</w:t>
      </w:r>
      <w:r>
        <w:rPr>
          <w:rFonts w:eastAsia="宋体"/>
          <w:color w:val="auto"/>
          <w:szCs w:val="18"/>
          <w:lang w:val="en-US" w:eastAsia="zh-CN"/>
        </w:rPr>
        <w:t>-n41A</w:t>
      </w:r>
      <w:r>
        <w:rPr>
          <w:color w:val="auto"/>
          <w:szCs w:val="18"/>
          <w:lang w:val="en-US" w:eastAsia="zh-CN"/>
        </w:rPr>
        <w:t xml:space="preserve"> and </w:t>
      </w:r>
      <w:r>
        <w:rPr>
          <w:color w:val="auto"/>
          <w:szCs w:val="18"/>
          <w:lang w:eastAsia="zh-CN"/>
        </w:rPr>
        <w:t>CA</w:t>
      </w:r>
      <w:r>
        <w:rPr>
          <w:color w:val="auto"/>
          <w:szCs w:val="18"/>
        </w:rPr>
        <w:t>_</w:t>
      </w:r>
      <w:r>
        <w:rPr>
          <w:color w:val="auto"/>
          <w:szCs w:val="18"/>
          <w:lang w:val="en-US" w:eastAsia="zh-CN"/>
        </w:rPr>
        <w:t>n8</w:t>
      </w:r>
      <w:r>
        <w:rPr>
          <w:color w:val="auto"/>
          <w:szCs w:val="18"/>
          <w:lang w:val="sv-SE" w:eastAsia="ja-JP"/>
        </w:rPr>
        <w:t>A</w:t>
      </w:r>
      <w:r>
        <w:rPr>
          <w:rFonts w:eastAsia="宋体"/>
          <w:color w:val="auto"/>
          <w:szCs w:val="18"/>
          <w:lang w:val="en-US" w:eastAsia="zh-CN"/>
        </w:rPr>
        <w:t>-n41A</w:t>
      </w:r>
      <w:r>
        <w:rPr>
          <w:color w:val="auto"/>
          <w:szCs w:val="18"/>
          <w:lang w:val="en-US" w:eastAsia="zh-CN"/>
        </w:rPr>
        <w:t xml:space="preserve"> </w:t>
      </w:r>
      <w:r>
        <w:rPr>
          <w:color w:val="auto"/>
          <w:lang w:val="en-US" w:eastAsia="zh-CN"/>
        </w:rPr>
        <w:t>have already been analyzed. In terms of the co-existence studies of corresponding fallbacks, it can be observed:</w:t>
      </w:r>
    </w:p>
    <w:p w14:paraId="7D7C57F9" w14:textId="77777777" w:rsidR="00E50036" w:rsidRDefault="00E50036" w:rsidP="00E50036">
      <w:pPr>
        <w:pStyle w:val="EditorsNote"/>
        <w:keepLines w:val="0"/>
        <w:widowControl w:val="0"/>
        <w:overflowPunct w:val="0"/>
        <w:autoSpaceDE w:val="0"/>
        <w:autoSpaceDN w:val="0"/>
        <w:adjustRightInd w:val="0"/>
        <w:ind w:left="0" w:firstLine="284"/>
        <w:textAlignment w:val="baseline"/>
        <w:rPr>
          <w:color w:val="auto"/>
          <w:lang w:val="en-US" w:eastAsia="zh-CN"/>
        </w:rPr>
      </w:pPr>
      <w:bookmarkStart w:id="118" w:name="OLE_LINK6"/>
      <w:r>
        <w:rPr>
          <w:color w:val="auto"/>
          <w:lang w:val="en-US" w:eastAsia="zh-CN"/>
        </w:rPr>
        <w:t>IMD 2 and IMD3 caused by n3+n8 may fall into the its own band n41 Rx</w:t>
      </w:r>
    </w:p>
    <w:bookmarkEnd w:id="118"/>
    <w:p w14:paraId="2647D88E" w14:textId="77777777" w:rsidR="00E50036" w:rsidRDefault="00E50036" w:rsidP="00E50036">
      <w:pPr>
        <w:pStyle w:val="EditorsNote"/>
        <w:keepLines w:val="0"/>
        <w:widowControl w:val="0"/>
        <w:overflowPunct w:val="0"/>
        <w:autoSpaceDE w:val="0"/>
        <w:autoSpaceDN w:val="0"/>
        <w:adjustRightInd w:val="0"/>
        <w:ind w:left="0" w:firstLine="284"/>
        <w:textAlignment w:val="baseline"/>
        <w:rPr>
          <w:color w:val="auto"/>
          <w:lang w:val="en-US" w:eastAsia="zh-CN"/>
        </w:rPr>
      </w:pPr>
      <w:r>
        <w:rPr>
          <w:color w:val="auto"/>
          <w:lang w:val="en-US" w:eastAsia="zh-CN"/>
        </w:rPr>
        <w:t xml:space="preserve">IMD 2 and IMD3 caused by n3+n41 </w:t>
      </w:r>
      <w:bookmarkStart w:id="119" w:name="OLE_LINK8"/>
      <w:r>
        <w:rPr>
          <w:color w:val="auto"/>
          <w:lang w:val="en-US" w:eastAsia="zh-CN"/>
        </w:rPr>
        <w:t>may fall into the its own band n8 Rx</w:t>
      </w:r>
      <w:bookmarkEnd w:id="119"/>
    </w:p>
    <w:p w14:paraId="453BDF72" w14:textId="2F2C3043" w:rsidR="00E50036" w:rsidRDefault="00E50036" w:rsidP="00E50036">
      <w:pPr>
        <w:pStyle w:val="EditorsNote"/>
        <w:keepLines w:val="0"/>
        <w:widowControl w:val="0"/>
        <w:overflowPunct w:val="0"/>
        <w:autoSpaceDE w:val="0"/>
        <w:autoSpaceDN w:val="0"/>
        <w:adjustRightInd w:val="0"/>
        <w:ind w:left="0" w:firstLine="284"/>
        <w:textAlignment w:val="baseline"/>
        <w:rPr>
          <w:color w:val="auto"/>
          <w:lang w:val="en-US" w:eastAsia="zh-CN"/>
        </w:rPr>
      </w:pPr>
      <w:bookmarkStart w:id="120" w:name="OLE_LINK9"/>
      <w:r>
        <w:rPr>
          <w:rFonts w:eastAsia="宋体"/>
          <w:color w:val="auto"/>
          <w:lang w:val="en-US" w:eastAsia="zh-CN"/>
        </w:rPr>
        <w:t xml:space="preserve">IMD2 caused by n8+n41 </w:t>
      </w:r>
      <w:r>
        <w:rPr>
          <w:color w:val="auto"/>
          <w:lang w:val="en-US" w:eastAsia="zh-CN"/>
        </w:rPr>
        <w:t>may fall into the its own band n3 Rx</w:t>
      </w:r>
      <w:bookmarkEnd w:id="120"/>
    </w:p>
    <w:p w14:paraId="24F7FA33" w14:textId="4D3FD652" w:rsidR="00E50036" w:rsidRPr="00A20126" w:rsidRDefault="00E50036" w:rsidP="00A20126">
      <w:pPr>
        <w:pStyle w:val="41"/>
      </w:pPr>
      <w:bookmarkStart w:id="121" w:name="_Toc136288136"/>
      <w:r>
        <w:t>5.4.2.2</w:t>
      </w:r>
      <w:r>
        <w:tab/>
      </w:r>
      <w:r w:rsidRPr="00A20126">
        <w:t>REFSENS requirements</w:t>
      </w:r>
      <w:bookmarkEnd w:id="121"/>
    </w:p>
    <w:p w14:paraId="58462B93" w14:textId="77777777" w:rsidR="00E50036" w:rsidRDefault="00E50036" w:rsidP="00E50036">
      <w:pPr>
        <w:pStyle w:val="EditorsNote"/>
        <w:keepLines w:val="0"/>
        <w:widowControl w:val="0"/>
        <w:overflowPunct w:val="0"/>
        <w:autoSpaceDE w:val="0"/>
        <w:autoSpaceDN w:val="0"/>
        <w:adjustRightInd w:val="0"/>
        <w:ind w:left="0" w:firstLine="0"/>
        <w:textAlignment w:val="baseline"/>
        <w:rPr>
          <w:color w:val="auto"/>
          <w:lang w:val="en-US" w:eastAsia="zh-CN"/>
        </w:rPr>
      </w:pPr>
      <w:r>
        <w:rPr>
          <w:rFonts w:eastAsia="宋体"/>
          <w:color w:val="auto"/>
          <w:kern w:val="2"/>
          <w:lang w:val="en-US" w:eastAsia="zh-CN"/>
        </w:rPr>
        <w:t xml:space="preserve">For </w:t>
      </w:r>
      <w:r>
        <w:rPr>
          <w:rFonts w:eastAsia="宋体"/>
          <w:color w:val="auto"/>
          <w:lang w:val="en-US" w:eastAsia="zh-CN"/>
        </w:rPr>
        <w:t>IMD2 caused by n8+n41</w:t>
      </w:r>
      <w:r>
        <w:rPr>
          <w:color w:val="auto"/>
          <w:lang w:val="en-US" w:eastAsia="zh-CN"/>
        </w:rPr>
        <w:t xml:space="preserve">, the </w:t>
      </w:r>
      <w:bookmarkStart w:id="122" w:name="OLE_LINK10"/>
      <w:r>
        <w:rPr>
          <w:color w:val="auto"/>
          <w:lang w:val="en-US" w:eastAsia="zh-CN"/>
        </w:rPr>
        <w:t>IMD2 frequency range is</w:t>
      </w:r>
      <w:bookmarkEnd w:id="122"/>
      <w:r>
        <w:rPr>
          <w:color w:val="auto"/>
          <w:lang w:val="en-US" w:eastAsia="zh-CN"/>
        </w:rPr>
        <w:t xml:space="preserve"> calculated by the lower edge and upper edge of the bands, which is 1581MHz~1810MHz (i.e. f</w:t>
      </w:r>
      <w:r>
        <w:rPr>
          <w:color w:val="auto"/>
          <w:vertAlign w:val="subscript"/>
          <w:lang w:val="en-US" w:eastAsia="zh-CN"/>
        </w:rPr>
        <w:t>41</w:t>
      </w:r>
      <w:r>
        <w:rPr>
          <w:color w:val="auto"/>
          <w:lang w:val="en-US" w:eastAsia="zh-CN"/>
        </w:rPr>
        <w:t>-f</w:t>
      </w:r>
      <w:r>
        <w:rPr>
          <w:color w:val="auto"/>
          <w:vertAlign w:val="subscript"/>
          <w:lang w:val="en-US" w:eastAsia="zh-CN"/>
        </w:rPr>
        <w:t>8</w:t>
      </w:r>
      <w:r>
        <w:rPr>
          <w:color w:val="auto"/>
          <w:lang w:val="en-US" w:eastAsia="zh-CN"/>
        </w:rPr>
        <w:t>)</w:t>
      </w:r>
      <w:r>
        <w:rPr>
          <w:rFonts w:eastAsia="宋体"/>
          <w:color w:val="auto"/>
          <w:lang w:val="en-US" w:eastAsia="zh-CN"/>
        </w:rPr>
        <w:t xml:space="preserve"> </w:t>
      </w:r>
      <w:r>
        <w:rPr>
          <w:color w:val="auto"/>
          <w:lang w:val="en-US" w:eastAsia="zh-CN"/>
        </w:rPr>
        <w:t>, while the band n3 DL frequency range is 1805MHz~1880MHz, the overlapping frequency range is only 5MHz. However, considering the minimum channel bandwidths of band n8 and n41, which are 5MHz and 10MHz, respectively</w:t>
      </w:r>
      <w:r>
        <w:rPr>
          <w:rFonts w:hint="eastAsia"/>
          <w:color w:val="auto"/>
          <w:lang w:val="en-US" w:eastAsia="zh-CN"/>
        </w:rPr>
        <w:t>. T</w:t>
      </w:r>
      <w:r>
        <w:rPr>
          <w:color w:val="auto"/>
          <w:lang w:val="en-US" w:eastAsia="zh-CN"/>
        </w:rPr>
        <w:t xml:space="preserve">he IMD2 frequency range is 1588.5 MHz ~ 1802.5 MHz, which means there are no test points of the IMD2 product fall into the own band n3 DL frequency range. Therefore, </w:t>
      </w:r>
      <w:r>
        <w:rPr>
          <w:rFonts w:hint="eastAsia"/>
          <w:color w:val="auto"/>
          <w:lang w:val="en-US" w:eastAsia="zh-CN"/>
        </w:rPr>
        <w:t xml:space="preserve">there is </w:t>
      </w:r>
      <w:r>
        <w:rPr>
          <w:color w:val="auto"/>
          <w:lang w:val="en-US" w:eastAsia="zh-CN"/>
        </w:rPr>
        <w:t>no need to define such MSD values.</w:t>
      </w:r>
    </w:p>
    <w:p w14:paraId="17029752" w14:textId="4EA88476" w:rsidR="00E50036" w:rsidRDefault="00E50036" w:rsidP="00E50036">
      <w:pPr>
        <w:spacing w:after="120"/>
        <w:rPr>
          <w:rFonts w:ascii="Arial" w:eastAsia="宋体" w:hAnsi="Arial" w:cs="Arial"/>
          <w:kern w:val="2"/>
          <w:lang w:val="en-US" w:eastAsia="zh-CN"/>
        </w:rPr>
      </w:pPr>
      <w:r>
        <w:rPr>
          <w:rFonts w:eastAsia="宋体"/>
          <w:kern w:val="2"/>
          <w:lang w:val="en-US" w:eastAsia="zh-CN"/>
        </w:rPr>
        <w:t xml:space="preserve">For the other IMDs, the MSD requirement are defined in table </w:t>
      </w:r>
      <w:bookmarkStart w:id="123" w:name="OLE_LINK7"/>
      <w:r>
        <w:rPr>
          <w:rFonts w:eastAsia="宋体"/>
          <w:kern w:val="2"/>
          <w:lang w:val="en-US" w:eastAsia="zh-CN"/>
        </w:rPr>
        <w:t>5.4.2.2-1</w:t>
      </w:r>
      <w:bookmarkEnd w:id="123"/>
      <w:r>
        <w:rPr>
          <w:rFonts w:eastAsia="宋体"/>
          <w:kern w:val="2"/>
          <w:lang w:val="en-US" w:eastAsia="zh-CN"/>
        </w:rPr>
        <w:t>:</w:t>
      </w:r>
    </w:p>
    <w:p w14:paraId="5973F45D" w14:textId="6E518B59" w:rsidR="00E50036" w:rsidRPr="00A20126" w:rsidRDefault="00E50036" w:rsidP="00E50036">
      <w:pPr>
        <w:pStyle w:val="TH"/>
        <w:rPr>
          <w:rFonts w:cs="Arial"/>
        </w:rPr>
      </w:pPr>
      <w:r w:rsidRPr="00A20126">
        <w:rPr>
          <w:rFonts w:cs="Arial"/>
        </w:rPr>
        <w:t xml:space="preserve">Table </w:t>
      </w:r>
      <w:r>
        <w:rPr>
          <w:rFonts w:cs="Arial"/>
        </w:rPr>
        <w:t>5.4</w:t>
      </w:r>
      <w:r w:rsidRPr="00A20126">
        <w:rPr>
          <w:rFonts w:cs="Arial"/>
        </w:rPr>
        <w:t xml:space="preserve">.2.2-1: 3DL/2UL </w:t>
      </w:r>
      <w:r w:rsidR="00BB428D">
        <w:rPr>
          <w:rFonts w:cs="Arial" w:hint="eastAsia"/>
          <w:lang w:eastAsia="zh-CN"/>
        </w:rPr>
        <w:t>int</w:t>
      </w:r>
      <w:r w:rsidR="00BB428D">
        <w:rPr>
          <w:rFonts w:cs="Arial"/>
          <w:lang w:eastAsia="zh-CN"/>
        </w:rPr>
        <w:t>er-band</w:t>
      </w:r>
      <w:r w:rsidRPr="00A20126">
        <w:rPr>
          <w:rFonts w:cs="Arial"/>
        </w:rPr>
        <w:t xml:space="preserve"> 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50036" w14:paraId="5B3B10F7" w14:textId="77777777" w:rsidTr="00E50036">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07269E1" w14:textId="77777777" w:rsidR="00E50036" w:rsidRDefault="00E50036" w:rsidP="00E50036">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054AB43" w14:textId="77777777" w:rsidR="00E50036" w:rsidRDefault="00E50036" w:rsidP="00E50036">
            <w:pPr>
              <w:pStyle w:val="TAH"/>
            </w:pPr>
            <w:r>
              <w:t>Source of IMD</w:t>
            </w:r>
          </w:p>
        </w:tc>
      </w:tr>
      <w:tr w:rsidR="00E50036" w14:paraId="3E171BB4" w14:textId="77777777" w:rsidTr="00E50036">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406B597" w14:textId="77777777" w:rsidR="00E50036" w:rsidRDefault="00E50036" w:rsidP="00E50036">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0711DE0" w14:textId="77777777" w:rsidR="00E50036" w:rsidRDefault="00E50036" w:rsidP="00E50036">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5E93E0CE" w14:textId="77777777" w:rsidR="00E50036" w:rsidRDefault="00E50036" w:rsidP="00E50036">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6A243525" w14:textId="77777777" w:rsidR="00E50036" w:rsidRDefault="00E50036" w:rsidP="00E50036">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0A17C561" w14:textId="77777777" w:rsidR="00E50036" w:rsidRDefault="00E50036" w:rsidP="00E50036">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4CFBD428" w14:textId="77777777" w:rsidR="00E50036" w:rsidRDefault="00E50036" w:rsidP="00E50036">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7406EC07" w14:textId="77777777" w:rsidR="00E50036" w:rsidRDefault="00E50036" w:rsidP="00E50036">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4899BF27" w14:textId="77777777" w:rsidR="00E50036" w:rsidRDefault="00E50036" w:rsidP="00E50036">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4D4729B0" w14:textId="77777777" w:rsidR="00E50036" w:rsidRDefault="00E50036" w:rsidP="00E50036">
            <w:pPr>
              <w:pStyle w:val="TAH"/>
            </w:pPr>
          </w:p>
        </w:tc>
      </w:tr>
      <w:tr w:rsidR="00E50036" w14:paraId="0CE56594" w14:textId="77777777" w:rsidTr="00E5003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78EAF45" w14:textId="77777777" w:rsidR="00E50036" w:rsidRDefault="00E50036" w:rsidP="00E50036">
            <w:pPr>
              <w:pStyle w:val="TAC"/>
              <w:rPr>
                <w:lang w:val="en-US" w:eastAsia="zh-CN"/>
              </w:rPr>
            </w:pPr>
            <w:r>
              <w:rPr>
                <w:lang w:eastAsia="zh-CN"/>
              </w:rPr>
              <w:t>CA_n</w:t>
            </w:r>
            <w:r>
              <w:rPr>
                <w:rFonts w:hint="eastAsia"/>
                <w:lang w:val="en-US" w:eastAsia="zh-CN"/>
              </w:rPr>
              <w:t>3</w:t>
            </w:r>
            <w:r>
              <w:rPr>
                <w:lang w:eastAsia="zh-CN"/>
              </w:rPr>
              <w:t>-n</w:t>
            </w:r>
            <w:r>
              <w:rPr>
                <w:rFonts w:hint="eastAsia"/>
                <w:lang w:val="en-US" w:eastAsia="zh-CN"/>
              </w:rPr>
              <w:t>8</w:t>
            </w:r>
            <w:r>
              <w:rPr>
                <w:lang w:eastAsia="zh-CN"/>
              </w:rPr>
              <w:t>-n</w:t>
            </w:r>
            <w:r>
              <w:rPr>
                <w:rFonts w:hint="eastAsia"/>
                <w:lang w:val="en-US" w:eastAsia="zh-CN"/>
              </w:rPr>
              <w:t>41</w:t>
            </w:r>
          </w:p>
        </w:tc>
        <w:tc>
          <w:tcPr>
            <w:tcW w:w="1146" w:type="dxa"/>
            <w:tcBorders>
              <w:top w:val="single" w:sz="4" w:space="0" w:color="auto"/>
              <w:left w:val="single" w:sz="4" w:space="0" w:color="auto"/>
              <w:right w:val="single" w:sz="4" w:space="0" w:color="auto"/>
            </w:tcBorders>
            <w:vAlign w:val="center"/>
          </w:tcPr>
          <w:p w14:paraId="57E6AC9A" w14:textId="77777777" w:rsidR="00E50036" w:rsidRDefault="00E50036" w:rsidP="00E50036">
            <w:pPr>
              <w:pStyle w:val="TAC"/>
              <w:rPr>
                <w:rFonts w:eastAsia="宋体"/>
                <w:lang w:val="en-US" w:eastAsia="zh-CN"/>
              </w:rPr>
            </w:pPr>
            <w:r>
              <w:t>n</w:t>
            </w:r>
            <w:r>
              <w:rPr>
                <w:rFonts w:eastAsia="宋体" w:hint="eastAsia"/>
                <w:lang w:val="en-US" w:eastAsia="zh-CN"/>
              </w:rPr>
              <w:t>3</w:t>
            </w:r>
          </w:p>
        </w:tc>
        <w:tc>
          <w:tcPr>
            <w:tcW w:w="960" w:type="dxa"/>
            <w:tcBorders>
              <w:top w:val="single" w:sz="4" w:space="0" w:color="auto"/>
              <w:left w:val="single" w:sz="4" w:space="0" w:color="auto"/>
              <w:right w:val="single" w:sz="4" w:space="0" w:color="auto"/>
            </w:tcBorders>
          </w:tcPr>
          <w:p w14:paraId="4778752C" w14:textId="77777777" w:rsidR="00E50036" w:rsidRDefault="00E50036" w:rsidP="00E50036">
            <w:pPr>
              <w:pStyle w:val="TAC"/>
              <w:rPr>
                <w:rFonts w:eastAsia="宋体"/>
                <w:lang w:val="en-US" w:eastAsia="zh-CN"/>
              </w:rPr>
            </w:pPr>
            <w:r>
              <w:rPr>
                <w:rFonts w:eastAsia="宋体" w:hint="eastAsia"/>
                <w:lang w:val="en-US" w:eastAsia="zh-CN"/>
              </w:rPr>
              <w:t>1722.5</w:t>
            </w:r>
          </w:p>
        </w:tc>
        <w:tc>
          <w:tcPr>
            <w:tcW w:w="964" w:type="dxa"/>
            <w:tcBorders>
              <w:top w:val="single" w:sz="4" w:space="0" w:color="auto"/>
              <w:left w:val="single" w:sz="4" w:space="0" w:color="auto"/>
              <w:right w:val="single" w:sz="4" w:space="0" w:color="auto"/>
            </w:tcBorders>
          </w:tcPr>
          <w:p w14:paraId="73340208" w14:textId="77777777" w:rsidR="00E50036" w:rsidRDefault="00E50036" w:rsidP="00E50036">
            <w:pPr>
              <w:pStyle w:val="TAC"/>
              <w:rPr>
                <w:lang w:val="en-US" w:eastAsia="zh-CN"/>
              </w:rPr>
            </w:pPr>
            <w:r>
              <w:t>5</w:t>
            </w:r>
          </w:p>
        </w:tc>
        <w:tc>
          <w:tcPr>
            <w:tcW w:w="960" w:type="dxa"/>
            <w:tcBorders>
              <w:top w:val="single" w:sz="4" w:space="0" w:color="auto"/>
              <w:left w:val="single" w:sz="4" w:space="0" w:color="auto"/>
              <w:right w:val="single" w:sz="4" w:space="0" w:color="auto"/>
            </w:tcBorders>
          </w:tcPr>
          <w:p w14:paraId="2D3EE013" w14:textId="77777777" w:rsidR="00E50036" w:rsidRDefault="00E50036" w:rsidP="00E50036">
            <w:pPr>
              <w:pStyle w:val="TAC"/>
              <w:rPr>
                <w:lang w:val="en-US" w:eastAsia="zh-CN"/>
              </w:rPr>
            </w:pPr>
            <w:r>
              <w:t>25</w:t>
            </w:r>
          </w:p>
        </w:tc>
        <w:tc>
          <w:tcPr>
            <w:tcW w:w="960" w:type="dxa"/>
            <w:tcBorders>
              <w:top w:val="single" w:sz="4" w:space="0" w:color="auto"/>
              <w:left w:val="single" w:sz="4" w:space="0" w:color="auto"/>
              <w:right w:val="single" w:sz="4" w:space="0" w:color="auto"/>
            </w:tcBorders>
          </w:tcPr>
          <w:p w14:paraId="6026F36B" w14:textId="77777777" w:rsidR="00E50036" w:rsidRDefault="00E50036" w:rsidP="00E50036">
            <w:pPr>
              <w:pStyle w:val="TAC"/>
              <w:rPr>
                <w:rFonts w:eastAsia="宋体"/>
                <w:lang w:val="en-US" w:eastAsia="zh-CN"/>
              </w:rPr>
            </w:pPr>
            <w:r>
              <w:rPr>
                <w:rFonts w:eastAsia="宋体" w:hint="eastAsia"/>
                <w:lang w:val="en-US" w:eastAsia="zh-CN"/>
              </w:rPr>
              <w:t>1817.5</w:t>
            </w:r>
          </w:p>
        </w:tc>
        <w:tc>
          <w:tcPr>
            <w:tcW w:w="977" w:type="dxa"/>
            <w:tcBorders>
              <w:top w:val="single" w:sz="4" w:space="0" w:color="auto"/>
              <w:left w:val="single" w:sz="4" w:space="0" w:color="auto"/>
              <w:bottom w:val="single" w:sz="4" w:space="0" w:color="auto"/>
              <w:right w:val="single" w:sz="4" w:space="0" w:color="auto"/>
            </w:tcBorders>
          </w:tcPr>
          <w:p w14:paraId="51554AC1" w14:textId="77777777" w:rsidR="00E50036" w:rsidRDefault="00E50036" w:rsidP="00E50036">
            <w:pPr>
              <w:pStyle w:val="TAC"/>
              <w:rPr>
                <w:lang w:val="en-US" w:eastAsia="zh-CN"/>
              </w:rPr>
            </w:pPr>
            <w:r>
              <w:t>N/A</w:t>
            </w:r>
          </w:p>
        </w:tc>
        <w:tc>
          <w:tcPr>
            <w:tcW w:w="828" w:type="dxa"/>
            <w:tcBorders>
              <w:top w:val="single" w:sz="4" w:space="0" w:color="auto"/>
              <w:left w:val="single" w:sz="4" w:space="0" w:color="auto"/>
              <w:right w:val="single" w:sz="4" w:space="0" w:color="auto"/>
            </w:tcBorders>
            <w:vAlign w:val="center"/>
          </w:tcPr>
          <w:p w14:paraId="5021A3C1" w14:textId="77777777" w:rsidR="00E50036" w:rsidRDefault="00E50036" w:rsidP="00E50036">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3594148E" w14:textId="77777777" w:rsidR="00E50036" w:rsidRDefault="00E50036" w:rsidP="00E50036">
            <w:pPr>
              <w:pStyle w:val="TAC"/>
              <w:rPr>
                <w:lang w:val="en-US" w:eastAsia="zh-CN"/>
              </w:rPr>
            </w:pPr>
            <w:r>
              <w:t>N/A</w:t>
            </w:r>
          </w:p>
        </w:tc>
      </w:tr>
      <w:tr w:rsidR="00E50036" w14:paraId="5194DE11" w14:textId="77777777" w:rsidTr="00E5003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769802" w14:textId="77777777" w:rsidR="00E50036" w:rsidRDefault="00E50036" w:rsidP="00E5003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BB27C3C" w14:textId="77777777" w:rsidR="00E50036" w:rsidRDefault="00E50036" w:rsidP="00E50036">
            <w:pPr>
              <w:pStyle w:val="TAC"/>
              <w:rPr>
                <w:lang w:val="en-US" w:eastAsia="zh-CN"/>
              </w:rPr>
            </w:pPr>
            <w:r>
              <w:rPr>
                <w:lang w:eastAsia="zh-CN"/>
              </w:rPr>
              <w:t>n8</w:t>
            </w:r>
          </w:p>
        </w:tc>
        <w:tc>
          <w:tcPr>
            <w:tcW w:w="960" w:type="dxa"/>
            <w:tcBorders>
              <w:top w:val="single" w:sz="4" w:space="0" w:color="auto"/>
              <w:left w:val="single" w:sz="4" w:space="0" w:color="auto"/>
              <w:right w:val="single" w:sz="4" w:space="0" w:color="auto"/>
            </w:tcBorders>
          </w:tcPr>
          <w:p w14:paraId="0954FF23" w14:textId="77777777" w:rsidR="00E50036" w:rsidRDefault="00E50036" w:rsidP="00E50036">
            <w:pPr>
              <w:pStyle w:val="TAC"/>
              <w:rPr>
                <w:rFonts w:eastAsia="宋体"/>
                <w:lang w:val="en-US" w:eastAsia="zh-CN"/>
              </w:rPr>
            </w:pPr>
            <w:r>
              <w:rPr>
                <w:rFonts w:eastAsia="宋体" w:hint="eastAsia"/>
                <w:lang w:val="en-US" w:eastAsia="zh-CN"/>
              </w:rPr>
              <w:t>887.5</w:t>
            </w:r>
          </w:p>
        </w:tc>
        <w:tc>
          <w:tcPr>
            <w:tcW w:w="964" w:type="dxa"/>
            <w:tcBorders>
              <w:top w:val="single" w:sz="4" w:space="0" w:color="auto"/>
              <w:left w:val="single" w:sz="4" w:space="0" w:color="auto"/>
              <w:right w:val="single" w:sz="4" w:space="0" w:color="auto"/>
            </w:tcBorders>
          </w:tcPr>
          <w:p w14:paraId="1CCCA694" w14:textId="77777777" w:rsidR="00E50036" w:rsidRDefault="00E50036" w:rsidP="00E50036">
            <w:pPr>
              <w:pStyle w:val="TAC"/>
              <w:rPr>
                <w:lang w:val="en-US" w:eastAsia="zh-CN"/>
              </w:rPr>
            </w:pPr>
            <w:r>
              <w:t>5</w:t>
            </w:r>
          </w:p>
        </w:tc>
        <w:tc>
          <w:tcPr>
            <w:tcW w:w="960" w:type="dxa"/>
            <w:tcBorders>
              <w:top w:val="single" w:sz="4" w:space="0" w:color="auto"/>
              <w:left w:val="single" w:sz="4" w:space="0" w:color="auto"/>
              <w:right w:val="single" w:sz="4" w:space="0" w:color="auto"/>
            </w:tcBorders>
          </w:tcPr>
          <w:p w14:paraId="721F2C77" w14:textId="77777777" w:rsidR="00E50036" w:rsidRDefault="00E50036" w:rsidP="00E50036">
            <w:pPr>
              <w:pStyle w:val="TAC"/>
              <w:rPr>
                <w:lang w:val="en-US" w:eastAsia="zh-CN"/>
              </w:rPr>
            </w:pPr>
            <w:r>
              <w:t>25</w:t>
            </w:r>
          </w:p>
        </w:tc>
        <w:tc>
          <w:tcPr>
            <w:tcW w:w="960" w:type="dxa"/>
            <w:tcBorders>
              <w:top w:val="single" w:sz="4" w:space="0" w:color="auto"/>
              <w:left w:val="single" w:sz="4" w:space="0" w:color="auto"/>
              <w:right w:val="single" w:sz="4" w:space="0" w:color="auto"/>
            </w:tcBorders>
          </w:tcPr>
          <w:p w14:paraId="30F9D3FB" w14:textId="77777777" w:rsidR="00E50036" w:rsidRDefault="00E50036" w:rsidP="00E50036">
            <w:pPr>
              <w:pStyle w:val="TAC"/>
              <w:rPr>
                <w:lang w:val="en-US" w:eastAsia="zh-CN"/>
              </w:rPr>
            </w:pPr>
            <w:r>
              <w:rPr>
                <w:rFonts w:hint="eastAsia"/>
                <w:lang w:val="en-US" w:eastAsia="zh-CN"/>
              </w:rPr>
              <w:t>932.5</w:t>
            </w:r>
          </w:p>
        </w:tc>
        <w:tc>
          <w:tcPr>
            <w:tcW w:w="977" w:type="dxa"/>
            <w:tcBorders>
              <w:top w:val="single" w:sz="4" w:space="0" w:color="auto"/>
              <w:left w:val="single" w:sz="4" w:space="0" w:color="auto"/>
              <w:bottom w:val="single" w:sz="4" w:space="0" w:color="auto"/>
              <w:right w:val="single" w:sz="4" w:space="0" w:color="auto"/>
            </w:tcBorders>
          </w:tcPr>
          <w:p w14:paraId="7B461CAC" w14:textId="77777777" w:rsidR="00E50036" w:rsidRDefault="00E50036" w:rsidP="00E50036">
            <w:pPr>
              <w:pStyle w:val="TAC"/>
              <w:rPr>
                <w:lang w:val="en-US" w:eastAsia="zh-CN"/>
              </w:rPr>
            </w:pPr>
            <w:r>
              <w:t>N/A</w:t>
            </w:r>
          </w:p>
        </w:tc>
        <w:tc>
          <w:tcPr>
            <w:tcW w:w="828" w:type="dxa"/>
            <w:tcBorders>
              <w:top w:val="single" w:sz="4" w:space="0" w:color="auto"/>
              <w:left w:val="single" w:sz="4" w:space="0" w:color="auto"/>
              <w:right w:val="single" w:sz="4" w:space="0" w:color="auto"/>
            </w:tcBorders>
            <w:vAlign w:val="center"/>
          </w:tcPr>
          <w:p w14:paraId="4BC6E02E" w14:textId="77777777" w:rsidR="00E50036" w:rsidRDefault="00E50036" w:rsidP="00E50036">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27931B8E" w14:textId="77777777" w:rsidR="00E50036" w:rsidRDefault="00E50036" w:rsidP="00E50036">
            <w:pPr>
              <w:pStyle w:val="TAC"/>
              <w:rPr>
                <w:lang w:val="en-US" w:eastAsia="zh-CN"/>
              </w:rPr>
            </w:pPr>
            <w:r>
              <w:t>N/A</w:t>
            </w:r>
          </w:p>
        </w:tc>
      </w:tr>
      <w:tr w:rsidR="00E50036" w14:paraId="5A85300A" w14:textId="77777777" w:rsidTr="00E5003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1816F4" w14:textId="77777777" w:rsidR="00E50036" w:rsidRDefault="00E50036" w:rsidP="00E5003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235743E" w14:textId="77777777" w:rsidR="00E50036" w:rsidRDefault="00E50036" w:rsidP="00E50036">
            <w:pPr>
              <w:pStyle w:val="TAC"/>
              <w:rPr>
                <w:rFonts w:eastAsia="宋体"/>
                <w:lang w:val="en-US" w:eastAsia="zh-CN"/>
              </w:rPr>
            </w:pPr>
            <w:r>
              <w:t>n</w:t>
            </w:r>
            <w:r>
              <w:rPr>
                <w:rFonts w:eastAsia="宋体" w:hint="eastAsia"/>
                <w:lang w:val="en-US" w:eastAsia="zh-CN"/>
              </w:rPr>
              <w:t>41</w:t>
            </w:r>
          </w:p>
        </w:tc>
        <w:tc>
          <w:tcPr>
            <w:tcW w:w="960" w:type="dxa"/>
            <w:tcBorders>
              <w:top w:val="single" w:sz="4" w:space="0" w:color="auto"/>
              <w:left w:val="single" w:sz="4" w:space="0" w:color="auto"/>
              <w:right w:val="single" w:sz="4" w:space="0" w:color="auto"/>
            </w:tcBorders>
          </w:tcPr>
          <w:p w14:paraId="67B9540D" w14:textId="77777777" w:rsidR="00E50036" w:rsidRDefault="00E50036" w:rsidP="00E50036">
            <w:pPr>
              <w:pStyle w:val="TAC"/>
              <w:rPr>
                <w:rFonts w:eastAsia="宋体"/>
                <w:lang w:val="en-US" w:eastAsia="zh-CN"/>
              </w:rPr>
            </w:pPr>
            <w:r>
              <w:rPr>
                <w:rFonts w:eastAsia="宋体" w:hint="eastAsia"/>
                <w:lang w:val="en-US" w:eastAsia="zh-CN"/>
              </w:rPr>
              <w:t>2610</w:t>
            </w:r>
          </w:p>
        </w:tc>
        <w:tc>
          <w:tcPr>
            <w:tcW w:w="964" w:type="dxa"/>
            <w:tcBorders>
              <w:top w:val="single" w:sz="4" w:space="0" w:color="auto"/>
              <w:left w:val="single" w:sz="4" w:space="0" w:color="auto"/>
              <w:right w:val="single" w:sz="4" w:space="0" w:color="auto"/>
            </w:tcBorders>
          </w:tcPr>
          <w:p w14:paraId="4BDA5548" w14:textId="77777777" w:rsidR="00E50036" w:rsidRDefault="00E50036" w:rsidP="00E50036">
            <w:pPr>
              <w:pStyle w:val="TAC"/>
              <w:rPr>
                <w:rFonts w:eastAsia="宋体"/>
                <w:lang w:val="en-US" w:eastAsia="zh-CN"/>
              </w:rPr>
            </w:pPr>
            <w:r>
              <w:rPr>
                <w:rFonts w:eastAsia="宋体" w:hint="eastAsia"/>
                <w:lang w:val="en-US" w:eastAsia="zh-CN"/>
              </w:rPr>
              <w:t>10</w:t>
            </w:r>
          </w:p>
        </w:tc>
        <w:tc>
          <w:tcPr>
            <w:tcW w:w="960" w:type="dxa"/>
            <w:tcBorders>
              <w:top w:val="single" w:sz="4" w:space="0" w:color="auto"/>
              <w:left w:val="single" w:sz="4" w:space="0" w:color="auto"/>
              <w:right w:val="single" w:sz="4" w:space="0" w:color="auto"/>
            </w:tcBorders>
          </w:tcPr>
          <w:p w14:paraId="12068DD7" w14:textId="77777777" w:rsidR="00E50036" w:rsidRDefault="00E50036" w:rsidP="00E50036">
            <w:pPr>
              <w:pStyle w:val="TAC"/>
              <w:rPr>
                <w:rFonts w:eastAsia="宋体"/>
                <w:lang w:val="en-US" w:eastAsia="zh-CN"/>
              </w:rPr>
            </w:pPr>
            <w:r>
              <w:rPr>
                <w:rFonts w:eastAsia="宋体" w:hint="eastAsia"/>
                <w:lang w:val="en-US" w:eastAsia="zh-CN"/>
              </w:rPr>
              <w:t>50</w:t>
            </w:r>
          </w:p>
        </w:tc>
        <w:tc>
          <w:tcPr>
            <w:tcW w:w="960" w:type="dxa"/>
            <w:tcBorders>
              <w:top w:val="single" w:sz="4" w:space="0" w:color="auto"/>
              <w:left w:val="single" w:sz="4" w:space="0" w:color="auto"/>
              <w:right w:val="single" w:sz="4" w:space="0" w:color="auto"/>
            </w:tcBorders>
          </w:tcPr>
          <w:p w14:paraId="207C2D0D" w14:textId="77777777" w:rsidR="00E50036" w:rsidRDefault="00E50036" w:rsidP="00E50036">
            <w:pPr>
              <w:pStyle w:val="TAC"/>
              <w:rPr>
                <w:rFonts w:eastAsia="宋体"/>
                <w:lang w:val="en-US" w:eastAsia="zh-CN"/>
              </w:rPr>
            </w:pPr>
            <w:r>
              <w:rPr>
                <w:rFonts w:eastAsia="宋体" w:hint="eastAsia"/>
                <w:lang w:val="en-US" w:eastAsia="zh-CN"/>
              </w:rPr>
              <w:t>2610</w:t>
            </w:r>
          </w:p>
        </w:tc>
        <w:tc>
          <w:tcPr>
            <w:tcW w:w="977" w:type="dxa"/>
            <w:tcBorders>
              <w:top w:val="single" w:sz="4" w:space="0" w:color="auto"/>
              <w:left w:val="single" w:sz="4" w:space="0" w:color="auto"/>
              <w:bottom w:val="single" w:sz="4" w:space="0" w:color="auto"/>
              <w:right w:val="single" w:sz="4" w:space="0" w:color="auto"/>
            </w:tcBorders>
          </w:tcPr>
          <w:p w14:paraId="56D90B30" w14:textId="77777777" w:rsidR="00E50036" w:rsidRDefault="00E50036" w:rsidP="00E50036">
            <w:pPr>
              <w:pStyle w:val="TAC"/>
              <w:rPr>
                <w:lang w:val="en-US" w:eastAsia="zh-CN"/>
              </w:rPr>
            </w:pPr>
            <w:r>
              <w:rPr>
                <w:rFonts w:eastAsia="宋体" w:hint="eastAsia"/>
                <w:lang w:val="en-US" w:eastAsia="zh-CN"/>
              </w:rPr>
              <w:t>28.</w:t>
            </w:r>
            <w:r>
              <w:t>0</w:t>
            </w:r>
          </w:p>
        </w:tc>
        <w:tc>
          <w:tcPr>
            <w:tcW w:w="828" w:type="dxa"/>
            <w:tcBorders>
              <w:top w:val="single" w:sz="4" w:space="0" w:color="auto"/>
              <w:left w:val="single" w:sz="4" w:space="0" w:color="auto"/>
              <w:right w:val="single" w:sz="4" w:space="0" w:color="auto"/>
            </w:tcBorders>
            <w:vAlign w:val="center"/>
          </w:tcPr>
          <w:p w14:paraId="5F8F0481" w14:textId="77777777" w:rsidR="00E50036" w:rsidRDefault="00E50036" w:rsidP="00E50036">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0CACC16D" w14:textId="77777777" w:rsidR="00E50036" w:rsidRDefault="00E50036" w:rsidP="00E50036">
            <w:pPr>
              <w:pStyle w:val="TAC"/>
              <w:rPr>
                <w:rFonts w:eastAsia="宋体"/>
                <w:vertAlign w:val="superscript"/>
                <w:lang w:val="en-US" w:eastAsia="zh-CN"/>
              </w:rPr>
            </w:pPr>
            <w:r>
              <w:t>IMD</w:t>
            </w:r>
            <w:r>
              <w:rPr>
                <w:rFonts w:eastAsia="宋体" w:hint="eastAsia"/>
                <w:lang w:val="en-US" w:eastAsia="zh-CN"/>
              </w:rPr>
              <w:t>2</w:t>
            </w:r>
            <w:r>
              <w:rPr>
                <w:rFonts w:eastAsia="宋体" w:hint="eastAsia"/>
                <w:vertAlign w:val="superscript"/>
                <w:lang w:val="en-US" w:eastAsia="zh-CN"/>
              </w:rPr>
              <w:t>4</w:t>
            </w:r>
          </w:p>
        </w:tc>
      </w:tr>
      <w:tr w:rsidR="00E50036" w14:paraId="6E592F72" w14:textId="77777777" w:rsidTr="00E5003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290C760" w14:textId="77777777" w:rsidR="00E50036" w:rsidRDefault="00E50036" w:rsidP="00E5003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73D7C40" w14:textId="77777777" w:rsidR="00E50036" w:rsidRDefault="00E50036" w:rsidP="00E50036">
            <w:pPr>
              <w:pStyle w:val="TAC"/>
              <w:rPr>
                <w:lang w:val="en-US" w:eastAsia="zh-CN"/>
              </w:rPr>
            </w:pPr>
            <w:r>
              <w:t>n3</w:t>
            </w:r>
          </w:p>
        </w:tc>
        <w:tc>
          <w:tcPr>
            <w:tcW w:w="960" w:type="dxa"/>
            <w:tcBorders>
              <w:top w:val="single" w:sz="4" w:space="0" w:color="auto"/>
              <w:left w:val="single" w:sz="4" w:space="0" w:color="auto"/>
              <w:right w:val="single" w:sz="4" w:space="0" w:color="auto"/>
            </w:tcBorders>
            <w:vAlign w:val="center"/>
          </w:tcPr>
          <w:p w14:paraId="1CD47CF1" w14:textId="77777777" w:rsidR="00E50036" w:rsidRDefault="00E50036" w:rsidP="00E50036">
            <w:pPr>
              <w:pStyle w:val="TAC"/>
              <w:rPr>
                <w:rFonts w:eastAsia="宋体"/>
                <w:lang w:val="en-US" w:eastAsia="zh-CN"/>
              </w:rPr>
            </w:pPr>
            <w:r>
              <w:rPr>
                <w:lang w:val="en-US"/>
              </w:rPr>
              <w:t>17</w:t>
            </w:r>
            <w:r>
              <w:rPr>
                <w:rFonts w:eastAsia="宋体" w:hint="eastAsia"/>
                <w:lang w:val="en-US" w:eastAsia="zh-CN"/>
              </w:rPr>
              <w:t>25</w:t>
            </w:r>
          </w:p>
        </w:tc>
        <w:tc>
          <w:tcPr>
            <w:tcW w:w="964" w:type="dxa"/>
            <w:tcBorders>
              <w:top w:val="single" w:sz="4" w:space="0" w:color="auto"/>
              <w:left w:val="single" w:sz="4" w:space="0" w:color="auto"/>
              <w:right w:val="single" w:sz="4" w:space="0" w:color="auto"/>
            </w:tcBorders>
            <w:vAlign w:val="center"/>
          </w:tcPr>
          <w:p w14:paraId="1EC9ED4A" w14:textId="77777777" w:rsidR="00E50036" w:rsidRDefault="00E50036" w:rsidP="00E50036">
            <w:pPr>
              <w:pStyle w:val="TAC"/>
              <w:rPr>
                <w:lang w:val="en-US" w:eastAsia="zh-CN"/>
              </w:rPr>
            </w:pPr>
            <w:r>
              <w:rPr>
                <w:lang w:val="en-US"/>
              </w:rPr>
              <w:t>5</w:t>
            </w:r>
          </w:p>
        </w:tc>
        <w:tc>
          <w:tcPr>
            <w:tcW w:w="960" w:type="dxa"/>
            <w:tcBorders>
              <w:top w:val="single" w:sz="4" w:space="0" w:color="auto"/>
              <w:left w:val="single" w:sz="4" w:space="0" w:color="auto"/>
              <w:right w:val="single" w:sz="4" w:space="0" w:color="auto"/>
            </w:tcBorders>
            <w:vAlign w:val="center"/>
          </w:tcPr>
          <w:p w14:paraId="43A0EB27" w14:textId="77777777" w:rsidR="00E50036" w:rsidRDefault="00E50036" w:rsidP="00E50036">
            <w:pPr>
              <w:pStyle w:val="TAC"/>
              <w:rPr>
                <w:lang w:val="en-US" w:eastAsia="zh-CN"/>
              </w:rPr>
            </w:pPr>
            <w:r>
              <w:rPr>
                <w:lang w:val="en-US"/>
              </w:rPr>
              <w:t>25</w:t>
            </w:r>
          </w:p>
        </w:tc>
        <w:tc>
          <w:tcPr>
            <w:tcW w:w="960" w:type="dxa"/>
            <w:tcBorders>
              <w:top w:val="single" w:sz="4" w:space="0" w:color="auto"/>
              <w:left w:val="single" w:sz="4" w:space="0" w:color="auto"/>
              <w:right w:val="single" w:sz="4" w:space="0" w:color="auto"/>
            </w:tcBorders>
            <w:vAlign w:val="center"/>
          </w:tcPr>
          <w:p w14:paraId="0F6A04A6" w14:textId="77777777" w:rsidR="00E50036" w:rsidRDefault="00E50036" w:rsidP="00E50036">
            <w:pPr>
              <w:pStyle w:val="TAC"/>
              <w:rPr>
                <w:lang w:val="en-US" w:eastAsia="zh-CN"/>
              </w:rPr>
            </w:pPr>
            <w:r>
              <w:t>18</w:t>
            </w:r>
            <w:r>
              <w:rPr>
                <w:rFonts w:eastAsia="宋体" w:hint="eastAsia"/>
                <w:lang w:val="en-US" w:eastAsia="zh-CN"/>
              </w:rPr>
              <w:t>20</w:t>
            </w:r>
          </w:p>
        </w:tc>
        <w:tc>
          <w:tcPr>
            <w:tcW w:w="977" w:type="dxa"/>
            <w:tcBorders>
              <w:top w:val="single" w:sz="4" w:space="0" w:color="auto"/>
              <w:left w:val="single" w:sz="4" w:space="0" w:color="auto"/>
              <w:bottom w:val="single" w:sz="4" w:space="0" w:color="auto"/>
              <w:right w:val="single" w:sz="4" w:space="0" w:color="auto"/>
            </w:tcBorders>
            <w:vAlign w:val="center"/>
          </w:tcPr>
          <w:p w14:paraId="714100BC" w14:textId="77777777" w:rsidR="00E50036" w:rsidRDefault="00E50036" w:rsidP="00E50036">
            <w:pPr>
              <w:pStyle w:val="TAC"/>
              <w:rPr>
                <w:lang w:val="en-US" w:eastAsia="zh-CN"/>
              </w:rPr>
            </w:pPr>
            <w:r>
              <w:rPr>
                <w:rFonts w:hint="eastAsia"/>
                <w:lang w:val="en-US"/>
              </w:rPr>
              <w:t>N/A</w:t>
            </w:r>
          </w:p>
        </w:tc>
        <w:tc>
          <w:tcPr>
            <w:tcW w:w="828" w:type="dxa"/>
            <w:tcBorders>
              <w:top w:val="single" w:sz="4" w:space="0" w:color="auto"/>
              <w:left w:val="single" w:sz="4" w:space="0" w:color="auto"/>
              <w:right w:val="single" w:sz="4" w:space="0" w:color="auto"/>
            </w:tcBorders>
            <w:vAlign w:val="center"/>
          </w:tcPr>
          <w:p w14:paraId="65C6217C" w14:textId="77777777" w:rsidR="00E50036" w:rsidRDefault="00E50036" w:rsidP="00E50036">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7CFF6F2E" w14:textId="77777777" w:rsidR="00E50036" w:rsidRDefault="00E50036" w:rsidP="00E50036">
            <w:pPr>
              <w:pStyle w:val="TAC"/>
              <w:rPr>
                <w:lang w:val="en-US" w:eastAsia="zh-CN"/>
              </w:rPr>
            </w:pPr>
            <w:r>
              <w:t>N/A</w:t>
            </w:r>
          </w:p>
        </w:tc>
      </w:tr>
      <w:tr w:rsidR="00E50036" w14:paraId="24194A27" w14:textId="77777777" w:rsidTr="00E5003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E7E0C71" w14:textId="77777777" w:rsidR="00E50036" w:rsidRDefault="00E50036" w:rsidP="00E5003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4B037C5" w14:textId="77777777" w:rsidR="00E50036" w:rsidRDefault="00E50036" w:rsidP="00E50036">
            <w:pPr>
              <w:pStyle w:val="TAC"/>
              <w:rPr>
                <w:lang w:val="en-US" w:eastAsia="zh-CN"/>
              </w:rPr>
            </w:pPr>
            <w:r>
              <w:rPr>
                <w:lang w:eastAsia="zh-CN"/>
              </w:rPr>
              <w:t>n</w:t>
            </w:r>
            <w:r>
              <w:rPr>
                <w:rFonts w:hint="eastAsia"/>
                <w:lang w:val="en-US" w:eastAsia="zh-CN"/>
              </w:rPr>
              <w:t>8</w:t>
            </w:r>
          </w:p>
        </w:tc>
        <w:tc>
          <w:tcPr>
            <w:tcW w:w="960" w:type="dxa"/>
            <w:tcBorders>
              <w:top w:val="single" w:sz="4" w:space="0" w:color="auto"/>
              <w:left w:val="single" w:sz="4" w:space="0" w:color="auto"/>
              <w:right w:val="single" w:sz="4" w:space="0" w:color="auto"/>
            </w:tcBorders>
            <w:vAlign w:val="center"/>
          </w:tcPr>
          <w:p w14:paraId="27586FFD" w14:textId="77777777" w:rsidR="00E50036" w:rsidRDefault="00E50036" w:rsidP="00E50036">
            <w:pPr>
              <w:pStyle w:val="TAC"/>
              <w:rPr>
                <w:lang w:val="en-US" w:eastAsia="zh-CN"/>
              </w:rPr>
            </w:pPr>
            <w:r>
              <w:rPr>
                <w:rFonts w:hint="eastAsia"/>
                <w:lang w:val="en-US" w:eastAsia="zh-CN"/>
              </w:rPr>
              <w:t>900</w:t>
            </w:r>
          </w:p>
        </w:tc>
        <w:tc>
          <w:tcPr>
            <w:tcW w:w="964" w:type="dxa"/>
            <w:tcBorders>
              <w:top w:val="single" w:sz="4" w:space="0" w:color="auto"/>
              <w:left w:val="single" w:sz="4" w:space="0" w:color="auto"/>
              <w:right w:val="single" w:sz="4" w:space="0" w:color="auto"/>
            </w:tcBorders>
            <w:vAlign w:val="center"/>
          </w:tcPr>
          <w:p w14:paraId="06CCF449" w14:textId="77777777" w:rsidR="00E50036" w:rsidRDefault="00E50036" w:rsidP="00E50036">
            <w:pPr>
              <w:pStyle w:val="TAC"/>
              <w:rPr>
                <w:lang w:val="en-US" w:eastAsia="zh-CN"/>
              </w:rPr>
            </w:pPr>
            <w:r>
              <w:rPr>
                <w:lang w:val="en-US"/>
              </w:rPr>
              <w:t>5</w:t>
            </w:r>
          </w:p>
        </w:tc>
        <w:tc>
          <w:tcPr>
            <w:tcW w:w="960" w:type="dxa"/>
            <w:tcBorders>
              <w:top w:val="single" w:sz="4" w:space="0" w:color="auto"/>
              <w:left w:val="single" w:sz="4" w:space="0" w:color="auto"/>
              <w:right w:val="single" w:sz="4" w:space="0" w:color="auto"/>
            </w:tcBorders>
            <w:vAlign w:val="center"/>
          </w:tcPr>
          <w:p w14:paraId="7FC450E8" w14:textId="77777777" w:rsidR="00E50036" w:rsidRDefault="00E50036" w:rsidP="00E50036">
            <w:pPr>
              <w:pStyle w:val="TAC"/>
              <w:rPr>
                <w:lang w:val="en-US" w:eastAsia="zh-CN"/>
              </w:rPr>
            </w:pPr>
            <w:r>
              <w:rPr>
                <w:lang w:val="en-US"/>
              </w:rPr>
              <w:t>25</w:t>
            </w:r>
          </w:p>
        </w:tc>
        <w:tc>
          <w:tcPr>
            <w:tcW w:w="960" w:type="dxa"/>
            <w:tcBorders>
              <w:top w:val="single" w:sz="4" w:space="0" w:color="auto"/>
              <w:left w:val="single" w:sz="4" w:space="0" w:color="auto"/>
              <w:right w:val="single" w:sz="4" w:space="0" w:color="auto"/>
            </w:tcBorders>
            <w:vAlign w:val="center"/>
          </w:tcPr>
          <w:p w14:paraId="2960E3EC" w14:textId="77777777" w:rsidR="00E50036" w:rsidRDefault="00E50036" w:rsidP="00E50036">
            <w:pPr>
              <w:pStyle w:val="TAC"/>
              <w:rPr>
                <w:rFonts w:eastAsia="宋体"/>
                <w:lang w:val="en-US" w:eastAsia="zh-CN"/>
              </w:rPr>
            </w:pPr>
            <w:r>
              <w:rPr>
                <w:rFonts w:eastAsia="宋体" w:hint="eastAsia"/>
                <w:lang w:val="en-US" w:eastAsia="zh-CN"/>
              </w:rPr>
              <w:t>945</w:t>
            </w:r>
          </w:p>
        </w:tc>
        <w:tc>
          <w:tcPr>
            <w:tcW w:w="977" w:type="dxa"/>
            <w:tcBorders>
              <w:top w:val="single" w:sz="4" w:space="0" w:color="auto"/>
              <w:left w:val="single" w:sz="4" w:space="0" w:color="auto"/>
              <w:bottom w:val="single" w:sz="4" w:space="0" w:color="auto"/>
              <w:right w:val="single" w:sz="4" w:space="0" w:color="auto"/>
            </w:tcBorders>
            <w:vAlign w:val="center"/>
          </w:tcPr>
          <w:p w14:paraId="05149028" w14:textId="77777777" w:rsidR="00E50036" w:rsidRDefault="00E50036" w:rsidP="00E50036">
            <w:pPr>
              <w:pStyle w:val="TAC"/>
              <w:rPr>
                <w:rFonts w:eastAsia="宋体"/>
                <w:lang w:val="en-US" w:eastAsia="zh-CN"/>
              </w:rPr>
            </w:pPr>
            <w:r>
              <w:rPr>
                <w:rFonts w:eastAsia="宋体" w:hint="eastAsia"/>
                <w:lang w:val="en-US" w:eastAsia="zh-CN"/>
              </w:rPr>
              <w:t>26.0</w:t>
            </w:r>
          </w:p>
        </w:tc>
        <w:tc>
          <w:tcPr>
            <w:tcW w:w="828" w:type="dxa"/>
            <w:tcBorders>
              <w:top w:val="single" w:sz="4" w:space="0" w:color="auto"/>
              <w:left w:val="single" w:sz="4" w:space="0" w:color="auto"/>
              <w:right w:val="single" w:sz="4" w:space="0" w:color="auto"/>
            </w:tcBorders>
            <w:vAlign w:val="center"/>
          </w:tcPr>
          <w:p w14:paraId="00EB0396" w14:textId="77777777" w:rsidR="00E50036" w:rsidRDefault="00E50036" w:rsidP="00E50036">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52F535AF" w14:textId="77777777" w:rsidR="00E50036" w:rsidRDefault="00E50036" w:rsidP="00E50036">
            <w:pPr>
              <w:pStyle w:val="TAC"/>
              <w:rPr>
                <w:lang w:val="en-US" w:eastAsia="zh-CN"/>
              </w:rPr>
            </w:pPr>
            <w:r>
              <w:t>IMD</w:t>
            </w:r>
            <w:r>
              <w:rPr>
                <w:rFonts w:eastAsia="宋体" w:hint="eastAsia"/>
                <w:lang w:val="en-US" w:eastAsia="zh-CN"/>
              </w:rPr>
              <w:t>2</w:t>
            </w:r>
            <w:r>
              <w:rPr>
                <w:rFonts w:eastAsia="宋体" w:hint="eastAsia"/>
                <w:vertAlign w:val="superscript"/>
                <w:lang w:val="en-US" w:eastAsia="zh-CN"/>
              </w:rPr>
              <w:t>4</w:t>
            </w:r>
          </w:p>
        </w:tc>
      </w:tr>
      <w:tr w:rsidR="00E50036" w14:paraId="31AB5C12" w14:textId="77777777" w:rsidTr="00E5003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93E755C" w14:textId="77777777" w:rsidR="00E50036" w:rsidRDefault="00E50036" w:rsidP="00E5003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29374A" w14:textId="77777777" w:rsidR="00E50036" w:rsidRDefault="00E50036" w:rsidP="00E50036">
            <w:pPr>
              <w:pStyle w:val="TAC"/>
              <w:rPr>
                <w:lang w:val="en-US" w:eastAsia="zh-CN"/>
              </w:rPr>
            </w:pPr>
            <w:r>
              <w:t>n</w:t>
            </w:r>
            <w:r>
              <w:rPr>
                <w:rFonts w:eastAsia="宋体" w:hint="eastAsia"/>
                <w:lang w:val="en-US" w:eastAsia="zh-CN"/>
              </w:rPr>
              <w:t>4</w:t>
            </w:r>
            <w:r>
              <w:t>1</w:t>
            </w:r>
          </w:p>
        </w:tc>
        <w:tc>
          <w:tcPr>
            <w:tcW w:w="960" w:type="dxa"/>
            <w:tcBorders>
              <w:top w:val="single" w:sz="4" w:space="0" w:color="auto"/>
              <w:left w:val="single" w:sz="4" w:space="0" w:color="auto"/>
              <w:bottom w:val="single" w:sz="4" w:space="0" w:color="auto"/>
              <w:right w:val="single" w:sz="4" w:space="0" w:color="auto"/>
            </w:tcBorders>
            <w:vAlign w:val="center"/>
          </w:tcPr>
          <w:p w14:paraId="043B0F3E" w14:textId="77777777" w:rsidR="00E50036" w:rsidRDefault="00E50036" w:rsidP="00E50036">
            <w:pPr>
              <w:pStyle w:val="TAC"/>
              <w:rPr>
                <w:rFonts w:eastAsia="宋体"/>
                <w:lang w:val="en-US" w:eastAsia="zh-CN"/>
              </w:rPr>
            </w:pPr>
            <w:r>
              <w:rPr>
                <w:rFonts w:eastAsia="宋体" w:hint="eastAsia"/>
                <w:lang w:val="en-US" w:eastAsia="zh-CN"/>
              </w:rPr>
              <w:t>2516</w:t>
            </w:r>
          </w:p>
        </w:tc>
        <w:tc>
          <w:tcPr>
            <w:tcW w:w="964" w:type="dxa"/>
            <w:tcBorders>
              <w:top w:val="single" w:sz="4" w:space="0" w:color="auto"/>
              <w:left w:val="single" w:sz="4" w:space="0" w:color="auto"/>
              <w:bottom w:val="single" w:sz="4" w:space="0" w:color="auto"/>
              <w:right w:val="single" w:sz="4" w:space="0" w:color="auto"/>
            </w:tcBorders>
            <w:vAlign w:val="center"/>
          </w:tcPr>
          <w:p w14:paraId="68C46CA7" w14:textId="77777777" w:rsidR="00E50036" w:rsidRDefault="00E50036" w:rsidP="00E50036">
            <w:pPr>
              <w:pStyle w:val="TAC"/>
              <w:rPr>
                <w:rFonts w:eastAsia="宋体"/>
                <w:lang w:val="en-US" w:eastAsia="zh-CN"/>
              </w:rPr>
            </w:pPr>
            <w:r>
              <w:rPr>
                <w:rFonts w:eastAsia="宋体"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5289262C" w14:textId="77777777" w:rsidR="00E50036" w:rsidRDefault="00E50036" w:rsidP="00E50036">
            <w:pPr>
              <w:pStyle w:val="TAC"/>
              <w:rPr>
                <w:rFonts w:eastAsia="宋体"/>
                <w:lang w:val="en-US" w:eastAsia="zh-CN"/>
              </w:rPr>
            </w:pPr>
            <w:r>
              <w:rPr>
                <w:rFonts w:eastAsia="宋体"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28A4836" w14:textId="77777777" w:rsidR="00E50036" w:rsidRDefault="00E50036" w:rsidP="00E50036">
            <w:pPr>
              <w:pStyle w:val="TAC"/>
              <w:rPr>
                <w:rFonts w:eastAsia="宋体"/>
                <w:lang w:val="en-US" w:eastAsia="zh-CN"/>
              </w:rPr>
            </w:pPr>
            <w:r>
              <w:rPr>
                <w:rFonts w:eastAsia="宋体" w:hint="eastAsia"/>
                <w:lang w:val="en-US" w:eastAsia="zh-CN"/>
              </w:rPr>
              <w:t>2516</w:t>
            </w:r>
          </w:p>
        </w:tc>
        <w:tc>
          <w:tcPr>
            <w:tcW w:w="977" w:type="dxa"/>
            <w:tcBorders>
              <w:top w:val="single" w:sz="4" w:space="0" w:color="auto"/>
              <w:left w:val="single" w:sz="4" w:space="0" w:color="auto"/>
              <w:bottom w:val="single" w:sz="4" w:space="0" w:color="auto"/>
              <w:right w:val="single" w:sz="4" w:space="0" w:color="auto"/>
            </w:tcBorders>
            <w:vAlign w:val="center"/>
          </w:tcPr>
          <w:p w14:paraId="3E0144D7" w14:textId="77777777" w:rsidR="00E50036" w:rsidRDefault="00E50036" w:rsidP="00E50036">
            <w:pPr>
              <w:pStyle w:val="TAC"/>
              <w:rPr>
                <w:lang w:val="en-US" w:eastAsia="zh-CN"/>
              </w:rPr>
            </w:pPr>
            <w:r>
              <w:rPr>
                <w:rFonts w:hint="eastAsia"/>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51BAC472" w14:textId="77777777" w:rsidR="00E50036" w:rsidRDefault="00E50036" w:rsidP="00E50036">
            <w:pPr>
              <w:pStyle w:val="TAC"/>
              <w:rPr>
                <w:lang w:val="en-US"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50F292D" w14:textId="77777777" w:rsidR="00E50036" w:rsidRDefault="00E50036" w:rsidP="00E50036">
            <w:pPr>
              <w:pStyle w:val="TAC"/>
              <w:rPr>
                <w:rFonts w:eastAsia="宋体"/>
                <w:vertAlign w:val="superscript"/>
                <w:lang w:val="en-US" w:eastAsia="zh-CN"/>
              </w:rPr>
            </w:pPr>
            <w:r>
              <w:rPr>
                <w:rFonts w:eastAsia="宋体" w:hint="eastAsia"/>
                <w:lang w:val="en-US" w:eastAsia="zh-CN"/>
              </w:rPr>
              <w:t>N/A</w:t>
            </w:r>
          </w:p>
        </w:tc>
      </w:tr>
      <w:tr w:rsidR="00E50036" w14:paraId="622373E3" w14:textId="77777777" w:rsidTr="00E50036">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15F7E546" w14:textId="77777777" w:rsidR="00E50036" w:rsidRDefault="00E50036" w:rsidP="00E50036">
            <w:pPr>
              <w:pStyle w:val="TAN"/>
            </w:pPr>
            <w:bookmarkStart w:id="124" w:name="OLE_LINK12" w:colFirst="0" w:colLast="0"/>
            <w:r>
              <w:rPr>
                <w:lang w:eastAsia="ko-KR"/>
              </w:rPr>
              <w:t>NOTE 4:</w:t>
            </w:r>
            <w:r>
              <w:rPr>
                <w:lang w:eastAsia="ko-KR"/>
              </w:rPr>
              <w:tab/>
              <w:t>This band is subject to IMD3 also which MSD is not specified.</w:t>
            </w:r>
          </w:p>
        </w:tc>
      </w:tr>
      <w:bookmarkEnd w:id="124"/>
    </w:tbl>
    <w:p w14:paraId="0521B3EB" w14:textId="77777777" w:rsidR="00E50036" w:rsidRDefault="00E50036" w:rsidP="00E50036">
      <w:pPr>
        <w:spacing w:after="120"/>
        <w:rPr>
          <w:rFonts w:ascii="Arial" w:eastAsia="宋体" w:hAnsi="Arial" w:cs="Arial"/>
          <w:kern w:val="2"/>
          <w:lang w:val="en-US" w:eastAsia="zh-CN"/>
        </w:rPr>
      </w:pPr>
    </w:p>
    <w:p w14:paraId="757BB862" w14:textId="5D52752E" w:rsidR="00C9241D" w:rsidRPr="00A20126" w:rsidRDefault="00C9241D" w:rsidP="00A20126">
      <w:pPr>
        <w:pStyle w:val="21"/>
      </w:pPr>
      <w:bookmarkStart w:id="125" w:name="_Toc28608"/>
      <w:bookmarkStart w:id="126" w:name="_Toc136288137"/>
      <w:bookmarkStart w:id="127" w:name="_Toc519110870"/>
      <w:bookmarkStart w:id="128" w:name="_Toc9848464"/>
      <w:bookmarkStart w:id="129" w:name="_Toc22654"/>
      <w:bookmarkStart w:id="130" w:name="_Toc9441588"/>
      <w:r w:rsidRPr="00A20126">
        <w:t>5.</w:t>
      </w:r>
      <w:r>
        <w:rPr>
          <w:rFonts w:hint="eastAsia"/>
        </w:rPr>
        <w:t>5</w:t>
      </w:r>
      <w:r w:rsidRPr="00A20126">
        <w:tab/>
      </w:r>
      <w:bookmarkEnd w:id="125"/>
      <w:r w:rsidRPr="00A20126">
        <w:t>CA_n1-n3-n26</w:t>
      </w:r>
      <w:bookmarkEnd w:id="126"/>
    </w:p>
    <w:p w14:paraId="265D8A94" w14:textId="550D3DA0" w:rsidR="00C9241D" w:rsidRPr="00A20126" w:rsidRDefault="00C9241D" w:rsidP="00C9241D">
      <w:pPr>
        <w:pStyle w:val="31"/>
      </w:pPr>
      <w:bookmarkStart w:id="131" w:name="_Toc136288138"/>
      <w:r>
        <w:t>5.5.1</w:t>
      </w:r>
      <w:r>
        <w:tab/>
      </w:r>
      <w:r w:rsidRPr="00A20126">
        <w:t>Common for 1 band UL and 2 bands UL CA</w:t>
      </w:r>
      <w:bookmarkEnd w:id="131"/>
    </w:p>
    <w:p w14:paraId="6D9A16B8" w14:textId="2DBEAB27" w:rsidR="00C9241D" w:rsidRPr="00A20126" w:rsidRDefault="00C9241D" w:rsidP="00C9241D">
      <w:pPr>
        <w:pStyle w:val="41"/>
      </w:pPr>
      <w:bookmarkStart w:id="132" w:name="_Toc136288139"/>
      <w:bookmarkEnd w:id="127"/>
      <w:bookmarkEnd w:id="128"/>
      <w:bookmarkEnd w:id="129"/>
      <w:r>
        <w:t>5.5.1.1</w:t>
      </w:r>
      <w:r>
        <w:tab/>
      </w:r>
      <w:r w:rsidRPr="00A20126">
        <w:t>Operating bands for CA</w:t>
      </w:r>
      <w:bookmarkEnd w:id="132"/>
    </w:p>
    <w:p w14:paraId="4B669192" w14:textId="40E15A22" w:rsidR="00C9241D" w:rsidRPr="00A20126" w:rsidRDefault="00C9241D" w:rsidP="00C9241D">
      <w:pPr>
        <w:pStyle w:val="TH"/>
        <w:rPr>
          <w:rFonts w:cs="Arial"/>
        </w:rPr>
      </w:pPr>
      <w:r w:rsidRPr="00A20126">
        <w:rPr>
          <w:rFonts w:cs="Arial"/>
        </w:rPr>
        <w:t xml:space="preserve">Table </w:t>
      </w:r>
      <w:r w:rsidRPr="00C9241D">
        <w:rPr>
          <w:rFonts w:cs="Arial"/>
        </w:rPr>
        <w:t>5.</w:t>
      </w:r>
      <w:r>
        <w:rPr>
          <w:rFonts w:cs="Arial"/>
        </w:rPr>
        <w:t>5</w:t>
      </w:r>
      <w:r w:rsidRPr="00A20126">
        <w:rPr>
          <w:rFonts w:cs="Arial"/>
        </w:rPr>
        <w:t>.1.1-1: 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C9241D" w14:paraId="384AC4ED" w14:textId="77777777" w:rsidTr="00F73866">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38EB6A47" w14:textId="77777777" w:rsidR="00C9241D" w:rsidRDefault="00C9241D" w:rsidP="00F73866">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3A58F046" w14:textId="77777777" w:rsidR="00C9241D" w:rsidRDefault="00C9241D" w:rsidP="00F73866">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106760A" w14:textId="77777777" w:rsidR="00C9241D" w:rsidRDefault="00C9241D" w:rsidP="00F73866">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6FEB117B" w14:textId="77777777" w:rsidR="00C9241D" w:rsidRDefault="00C9241D" w:rsidP="00F73866">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80A9033" w14:textId="77777777" w:rsidR="00C9241D" w:rsidRDefault="00C9241D" w:rsidP="00F73866">
            <w:pPr>
              <w:keepNext/>
              <w:keepLines/>
              <w:spacing w:after="0"/>
              <w:jc w:val="center"/>
              <w:rPr>
                <w:rFonts w:ascii="Arial" w:hAnsi="Arial"/>
                <w:b/>
                <w:color w:val="000000"/>
                <w:sz w:val="18"/>
              </w:rPr>
            </w:pPr>
            <w:r>
              <w:rPr>
                <w:rFonts w:ascii="Arial" w:hAnsi="Arial"/>
                <w:b/>
                <w:color w:val="000000"/>
                <w:sz w:val="18"/>
              </w:rPr>
              <w:t>Duplex Mode</w:t>
            </w:r>
          </w:p>
        </w:tc>
      </w:tr>
      <w:tr w:rsidR="00C9241D" w14:paraId="7D6CFBF6"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718E1E" w14:textId="77777777" w:rsidR="00C9241D" w:rsidRDefault="00C9241D" w:rsidP="00F73866">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65DC74" w14:textId="77777777" w:rsidR="00C9241D" w:rsidRDefault="00C9241D" w:rsidP="00F73866">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40C739E3" w14:textId="77777777" w:rsidR="00C9241D" w:rsidRDefault="00C9241D" w:rsidP="00F73866">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6049AF3" w14:textId="77777777" w:rsidR="00C9241D" w:rsidRDefault="00C9241D" w:rsidP="00F73866">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91BD0" w14:textId="77777777" w:rsidR="00C9241D" w:rsidRDefault="00C9241D" w:rsidP="00F73866">
            <w:pPr>
              <w:spacing w:after="0"/>
              <w:rPr>
                <w:rFonts w:ascii="Arial" w:hAnsi="Arial"/>
                <w:b/>
                <w:color w:val="000000"/>
                <w:sz w:val="18"/>
              </w:rPr>
            </w:pPr>
          </w:p>
        </w:tc>
      </w:tr>
      <w:tr w:rsidR="00C9241D" w14:paraId="2D988210" w14:textId="77777777" w:rsidTr="00F73866">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0B00CE" w14:textId="77777777" w:rsidR="00C9241D" w:rsidRDefault="00C9241D" w:rsidP="00F73866">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2AC32B" w14:textId="77777777" w:rsidR="00C9241D" w:rsidRDefault="00C9241D" w:rsidP="00F73866">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018E046B" w14:textId="77777777" w:rsidR="00C9241D" w:rsidRDefault="00C9241D" w:rsidP="00F73866">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404C2E66" w14:textId="77777777" w:rsidR="00C9241D" w:rsidRDefault="00C9241D" w:rsidP="00F73866">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9CDB5E" w14:textId="77777777" w:rsidR="00C9241D" w:rsidRDefault="00C9241D" w:rsidP="00F73866">
            <w:pPr>
              <w:spacing w:after="0"/>
              <w:rPr>
                <w:rFonts w:ascii="Arial" w:hAnsi="Arial"/>
                <w:b/>
                <w:color w:val="000000"/>
                <w:sz w:val="18"/>
              </w:rPr>
            </w:pPr>
          </w:p>
        </w:tc>
      </w:tr>
      <w:tr w:rsidR="00C9241D" w14:paraId="592AC8EE" w14:textId="77777777" w:rsidTr="00F73866">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4EC25C47" w14:textId="77777777" w:rsidR="00C9241D" w:rsidRPr="00050EB8" w:rsidRDefault="00C9241D" w:rsidP="00F73866">
            <w:pPr>
              <w:keepNext/>
              <w:keepLines/>
              <w:spacing w:after="0"/>
              <w:jc w:val="center"/>
              <w:rPr>
                <w:rFonts w:ascii="Arial" w:hAnsi="Arial"/>
                <w:color w:val="000000"/>
                <w:sz w:val="18"/>
                <w:lang w:eastAsia="zh-CN"/>
              </w:rPr>
            </w:pPr>
            <w:r w:rsidRPr="009B4792">
              <w:rPr>
                <w:rFonts w:ascii="Arial" w:eastAsia="宋体" w:hAnsi="Arial"/>
                <w:color w:val="000000"/>
                <w:sz w:val="18"/>
                <w:lang w:eastAsia="zh-CN"/>
              </w:rPr>
              <w:lastRenderedPageBreak/>
              <w:t>CA_n1-n3-n26</w:t>
            </w:r>
          </w:p>
        </w:tc>
        <w:tc>
          <w:tcPr>
            <w:tcW w:w="1067" w:type="dxa"/>
            <w:tcBorders>
              <w:top w:val="single" w:sz="4" w:space="0" w:color="auto"/>
              <w:left w:val="single" w:sz="4" w:space="0" w:color="auto"/>
              <w:bottom w:val="single" w:sz="4" w:space="0" w:color="auto"/>
              <w:right w:val="single" w:sz="4" w:space="0" w:color="auto"/>
            </w:tcBorders>
            <w:vAlign w:val="center"/>
            <w:hideMark/>
          </w:tcPr>
          <w:p w14:paraId="115B000A" w14:textId="77777777" w:rsidR="00C9241D" w:rsidRPr="00050EB8" w:rsidRDefault="00C9241D" w:rsidP="00F73866">
            <w:pPr>
              <w:keepNext/>
              <w:keepLines/>
              <w:spacing w:after="0"/>
              <w:jc w:val="center"/>
              <w:rPr>
                <w:rFonts w:ascii="Arial" w:hAnsi="Arial"/>
                <w:color w:val="000000"/>
                <w:sz w:val="18"/>
              </w:rPr>
            </w:pPr>
            <w:r>
              <w:rPr>
                <w:rFonts w:ascii="Arial" w:hAnsi="Arial"/>
                <w:color w:val="000000"/>
                <w:sz w:val="18"/>
              </w:rPr>
              <w:t>n1</w:t>
            </w:r>
          </w:p>
        </w:tc>
        <w:tc>
          <w:tcPr>
            <w:tcW w:w="1212" w:type="dxa"/>
            <w:tcBorders>
              <w:top w:val="single" w:sz="4" w:space="0" w:color="auto"/>
              <w:left w:val="single" w:sz="4" w:space="0" w:color="auto"/>
              <w:bottom w:val="single" w:sz="4" w:space="0" w:color="auto"/>
              <w:right w:val="single" w:sz="4" w:space="0" w:color="auto"/>
            </w:tcBorders>
            <w:hideMark/>
          </w:tcPr>
          <w:p w14:paraId="6B1D36DA" w14:textId="77777777" w:rsidR="00C9241D" w:rsidRPr="00050EB8" w:rsidRDefault="00C9241D" w:rsidP="00F73866">
            <w:pPr>
              <w:keepNext/>
              <w:keepLines/>
              <w:spacing w:after="0"/>
              <w:jc w:val="right"/>
              <w:rPr>
                <w:rFonts w:ascii="Arial" w:hAnsi="Arial" w:cs="Arial"/>
                <w:color w:val="000000"/>
                <w:sz w:val="18"/>
                <w:lang w:eastAsia="zh-CN"/>
              </w:rPr>
            </w:pPr>
            <w:r>
              <w:rPr>
                <w:rFonts w:ascii="Arial" w:hAnsi="Arial" w:cs="Arial"/>
                <w:sz w:val="18"/>
                <w:lang w:val="en-US" w:eastAsia="zh-CN"/>
              </w:rPr>
              <w:t>1920 MHz</w:t>
            </w:r>
          </w:p>
        </w:tc>
        <w:tc>
          <w:tcPr>
            <w:tcW w:w="317" w:type="dxa"/>
            <w:tcBorders>
              <w:top w:val="single" w:sz="4" w:space="0" w:color="auto"/>
              <w:left w:val="single" w:sz="4" w:space="0" w:color="auto"/>
              <w:bottom w:val="single" w:sz="4" w:space="0" w:color="auto"/>
              <w:right w:val="single" w:sz="4" w:space="0" w:color="auto"/>
            </w:tcBorders>
            <w:hideMark/>
          </w:tcPr>
          <w:p w14:paraId="5ACE4460" w14:textId="77777777" w:rsidR="00C9241D" w:rsidRDefault="00C9241D"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36220864" w14:textId="77777777" w:rsidR="00C9241D" w:rsidRPr="00050EB8" w:rsidRDefault="00C9241D" w:rsidP="00F73866">
            <w:pPr>
              <w:keepNext/>
              <w:keepLines/>
              <w:spacing w:after="0"/>
              <w:rPr>
                <w:rFonts w:ascii="Arial" w:hAnsi="Arial" w:cs="Arial"/>
                <w:color w:val="000000"/>
                <w:sz w:val="18"/>
                <w:lang w:eastAsia="zh-CN"/>
              </w:rPr>
            </w:pPr>
            <w:r>
              <w:rPr>
                <w:rFonts w:ascii="Arial" w:hAnsi="Arial" w:cs="Arial"/>
                <w:sz w:val="18"/>
                <w:lang w:val="en-US" w:eastAsia="zh-CN"/>
              </w:rPr>
              <w:t>1980 MHz</w:t>
            </w:r>
          </w:p>
        </w:tc>
        <w:tc>
          <w:tcPr>
            <w:tcW w:w="1210" w:type="dxa"/>
            <w:tcBorders>
              <w:top w:val="single" w:sz="4" w:space="0" w:color="auto"/>
              <w:left w:val="single" w:sz="4" w:space="0" w:color="auto"/>
              <w:bottom w:val="single" w:sz="4" w:space="0" w:color="auto"/>
              <w:right w:val="single" w:sz="4" w:space="0" w:color="auto"/>
            </w:tcBorders>
            <w:hideMark/>
          </w:tcPr>
          <w:p w14:paraId="52A8C549" w14:textId="77777777" w:rsidR="00C9241D" w:rsidRPr="00050EB8" w:rsidRDefault="00C9241D" w:rsidP="00F73866">
            <w:pPr>
              <w:keepNext/>
              <w:keepLines/>
              <w:spacing w:after="0"/>
              <w:jc w:val="right"/>
              <w:rPr>
                <w:rFonts w:ascii="Arial" w:hAnsi="Arial" w:cs="Arial"/>
                <w:color w:val="000000"/>
                <w:sz w:val="18"/>
                <w:lang w:eastAsia="zh-CN"/>
              </w:rPr>
            </w:pPr>
            <w:r>
              <w:rPr>
                <w:rFonts w:ascii="Arial" w:hAnsi="Arial" w:cs="Arial"/>
                <w:sz w:val="18"/>
                <w:lang w:val="en-US"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14:paraId="2FA55D02" w14:textId="77777777" w:rsidR="00C9241D" w:rsidRDefault="00C9241D"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75EDE73F" w14:textId="77777777" w:rsidR="00C9241D" w:rsidRPr="00050EB8" w:rsidRDefault="00C9241D" w:rsidP="00F73866">
            <w:pPr>
              <w:keepNext/>
              <w:keepLines/>
              <w:spacing w:after="0"/>
              <w:rPr>
                <w:rFonts w:ascii="Arial" w:hAnsi="Arial" w:cs="Arial"/>
                <w:color w:val="000000"/>
                <w:sz w:val="18"/>
                <w:lang w:eastAsia="zh-CN"/>
              </w:rPr>
            </w:pPr>
            <w:r>
              <w:rPr>
                <w:rFonts w:ascii="Arial" w:hAnsi="Arial" w:cs="Arial"/>
                <w:sz w:val="18"/>
                <w:lang w:val="en-US" w:eastAsia="zh-CN"/>
              </w:rPr>
              <w:t>2170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42CD4DB4" w14:textId="77777777" w:rsidR="00C9241D" w:rsidRPr="00050EB8" w:rsidRDefault="00C9241D" w:rsidP="00F73866">
            <w:pPr>
              <w:keepNext/>
              <w:keepLines/>
              <w:spacing w:after="0"/>
              <w:jc w:val="center"/>
              <w:rPr>
                <w:rFonts w:ascii="Arial" w:hAnsi="Arial"/>
                <w:color w:val="000000"/>
                <w:sz w:val="18"/>
                <w:lang w:eastAsia="zh-CN"/>
              </w:rPr>
            </w:pPr>
            <w:r>
              <w:rPr>
                <w:rFonts w:ascii="Arial" w:hAnsi="Arial" w:cs="Arial"/>
                <w:sz w:val="18"/>
                <w:lang w:eastAsia="ja-JP"/>
              </w:rPr>
              <w:t>FDD</w:t>
            </w:r>
          </w:p>
        </w:tc>
      </w:tr>
      <w:tr w:rsidR="00C9241D" w14:paraId="4241C3C4"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6B4ACB" w14:textId="77777777" w:rsidR="00C9241D" w:rsidRPr="00050EB8" w:rsidRDefault="00C9241D" w:rsidP="00F73866">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04214303" w14:textId="77777777" w:rsidR="00C9241D" w:rsidRPr="00050EB8" w:rsidRDefault="00C9241D" w:rsidP="00F73866">
            <w:pPr>
              <w:keepNext/>
              <w:keepLines/>
              <w:spacing w:after="0"/>
              <w:jc w:val="center"/>
              <w:rPr>
                <w:rFonts w:ascii="Arial" w:hAnsi="Arial"/>
                <w:color w:val="000000"/>
                <w:sz w:val="18"/>
              </w:rPr>
            </w:pPr>
            <w:r>
              <w:rPr>
                <w:rFonts w:ascii="Arial" w:hAnsi="Arial"/>
                <w:color w:val="000000"/>
                <w:sz w:val="18"/>
              </w:rPr>
              <w:t>n3</w:t>
            </w:r>
          </w:p>
        </w:tc>
        <w:tc>
          <w:tcPr>
            <w:tcW w:w="1212" w:type="dxa"/>
            <w:tcBorders>
              <w:top w:val="single" w:sz="4" w:space="0" w:color="auto"/>
              <w:left w:val="single" w:sz="4" w:space="0" w:color="auto"/>
              <w:bottom w:val="single" w:sz="4" w:space="0" w:color="auto"/>
              <w:right w:val="single" w:sz="4" w:space="0" w:color="auto"/>
            </w:tcBorders>
          </w:tcPr>
          <w:p w14:paraId="0B1487D6" w14:textId="77777777" w:rsidR="00C9241D" w:rsidRPr="00050EB8" w:rsidRDefault="00C9241D" w:rsidP="00F73866">
            <w:pPr>
              <w:keepNext/>
              <w:keepLines/>
              <w:spacing w:after="0"/>
              <w:jc w:val="right"/>
              <w:rPr>
                <w:rFonts w:ascii="Arial" w:hAnsi="Arial" w:cs="Arial"/>
                <w:color w:val="000000"/>
                <w:sz w:val="18"/>
                <w:lang w:eastAsia="zh-CN"/>
              </w:rPr>
            </w:pPr>
            <w:r>
              <w:rPr>
                <w:rFonts w:ascii="Arial" w:hAnsi="Arial" w:cs="Arial"/>
                <w:sz w:val="18"/>
                <w:lang w:val="en-US" w:eastAsia="zh-CN"/>
              </w:rPr>
              <w:t>1710 MHz</w:t>
            </w:r>
          </w:p>
        </w:tc>
        <w:tc>
          <w:tcPr>
            <w:tcW w:w="317" w:type="dxa"/>
            <w:tcBorders>
              <w:top w:val="single" w:sz="4" w:space="0" w:color="auto"/>
              <w:left w:val="single" w:sz="4" w:space="0" w:color="auto"/>
              <w:bottom w:val="single" w:sz="4" w:space="0" w:color="auto"/>
              <w:right w:val="single" w:sz="4" w:space="0" w:color="auto"/>
            </w:tcBorders>
          </w:tcPr>
          <w:p w14:paraId="2DABC3A2" w14:textId="77777777" w:rsidR="00C9241D" w:rsidRDefault="00C9241D"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tcPr>
          <w:p w14:paraId="317CDBBE" w14:textId="77777777" w:rsidR="00C9241D" w:rsidRPr="00050EB8" w:rsidRDefault="00C9241D" w:rsidP="00F73866">
            <w:pPr>
              <w:keepNext/>
              <w:keepLines/>
              <w:spacing w:after="0"/>
              <w:rPr>
                <w:rFonts w:ascii="Arial" w:hAnsi="Arial" w:cs="Arial"/>
                <w:color w:val="000000"/>
                <w:sz w:val="18"/>
                <w:lang w:eastAsia="zh-CN"/>
              </w:rPr>
            </w:pPr>
            <w:r>
              <w:rPr>
                <w:rFonts w:ascii="Arial" w:hAnsi="Arial" w:cs="Arial"/>
                <w:sz w:val="18"/>
                <w:lang w:val="en-US" w:eastAsia="zh-CN"/>
              </w:rPr>
              <w:t>1785 MHz</w:t>
            </w:r>
          </w:p>
        </w:tc>
        <w:tc>
          <w:tcPr>
            <w:tcW w:w="1210" w:type="dxa"/>
            <w:tcBorders>
              <w:top w:val="single" w:sz="4" w:space="0" w:color="auto"/>
              <w:left w:val="single" w:sz="4" w:space="0" w:color="auto"/>
              <w:bottom w:val="single" w:sz="4" w:space="0" w:color="auto"/>
              <w:right w:val="single" w:sz="4" w:space="0" w:color="auto"/>
            </w:tcBorders>
          </w:tcPr>
          <w:p w14:paraId="1E06E337" w14:textId="77777777" w:rsidR="00C9241D" w:rsidRPr="00050EB8" w:rsidRDefault="00C9241D" w:rsidP="00F73866">
            <w:pPr>
              <w:keepNext/>
              <w:keepLines/>
              <w:spacing w:after="0"/>
              <w:jc w:val="right"/>
              <w:rPr>
                <w:rFonts w:ascii="Arial" w:hAnsi="Arial" w:cs="Arial"/>
                <w:color w:val="000000"/>
                <w:sz w:val="18"/>
                <w:lang w:eastAsia="zh-CN"/>
              </w:rPr>
            </w:pPr>
            <w:r>
              <w:rPr>
                <w:rFonts w:ascii="Arial" w:hAnsi="Arial" w:cs="Arial"/>
                <w:sz w:val="18"/>
                <w:lang w:val="en-US" w:eastAsia="zh-CN"/>
              </w:rPr>
              <w:t>1805 MHz</w:t>
            </w:r>
          </w:p>
        </w:tc>
        <w:tc>
          <w:tcPr>
            <w:tcW w:w="317" w:type="dxa"/>
            <w:tcBorders>
              <w:top w:val="single" w:sz="4" w:space="0" w:color="auto"/>
              <w:left w:val="single" w:sz="4" w:space="0" w:color="auto"/>
              <w:bottom w:val="single" w:sz="4" w:space="0" w:color="auto"/>
              <w:right w:val="single" w:sz="4" w:space="0" w:color="auto"/>
            </w:tcBorders>
          </w:tcPr>
          <w:p w14:paraId="09476AA2" w14:textId="77777777" w:rsidR="00C9241D" w:rsidRDefault="00C9241D" w:rsidP="00F73866">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13D27E6E" w14:textId="77777777" w:rsidR="00C9241D" w:rsidRPr="00050EB8" w:rsidRDefault="00C9241D" w:rsidP="00F73866">
            <w:pPr>
              <w:keepNext/>
              <w:keepLines/>
              <w:spacing w:after="0"/>
              <w:rPr>
                <w:rFonts w:ascii="Arial" w:hAnsi="Arial" w:cs="Arial"/>
                <w:color w:val="000000"/>
                <w:sz w:val="18"/>
                <w:lang w:eastAsia="zh-CN"/>
              </w:rPr>
            </w:pPr>
            <w:r>
              <w:rPr>
                <w:rFonts w:ascii="Arial" w:hAnsi="Arial" w:cs="Arial"/>
                <w:sz w:val="18"/>
                <w:lang w:val="en-US" w:eastAsia="zh-CN"/>
              </w:rPr>
              <w:t>1880 MHz</w:t>
            </w:r>
          </w:p>
        </w:tc>
        <w:tc>
          <w:tcPr>
            <w:tcW w:w="850" w:type="dxa"/>
            <w:tcBorders>
              <w:top w:val="single" w:sz="4" w:space="0" w:color="auto"/>
              <w:left w:val="single" w:sz="4" w:space="0" w:color="auto"/>
              <w:bottom w:val="single" w:sz="4" w:space="0" w:color="auto"/>
              <w:right w:val="single" w:sz="4" w:space="0" w:color="auto"/>
            </w:tcBorders>
            <w:vAlign w:val="center"/>
          </w:tcPr>
          <w:p w14:paraId="0D48F092" w14:textId="77777777" w:rsidR="00C9241D" w:rsidRPr="00050EB8" w:rsidRDefault="00C9241D" w:rsidP="00F73866">
            <w:pPr>
              <w:keepNext/>
              <w:keepLines/>
              <w:spacing w:after="0"/>
              <w:jc w:val="center"/>
              <w:rPr>
                <w:rFonts w:ascii="Arial" w:hAnsi="Arial"/>
                <w:color w:val="000000"/>
                <w:sz w:val="18"/>
                <w:lang w:eastAsia="zh-CN"/>
              </w:rPr>
            </w:pPr>
            <w:r>
              <w:rPr>
                <w:rFonts w:ascii="Arial" w:hAnsi="Arial" w:cs="Arial"/>
                <w:sz w:val="18"/>
                <w:lang w:eastAsia="ja-JP"/>
              </w:rPr>
              <w:t>FDD</w:t>
            </w:r>
          </w:p>
        </w:tc>
      </w:tr>
      <w:tr w:rsidR="00C9241D" w14:paraId="449463D7"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000EEA" w14:textId="77777777" w:rsidR="00C9241D" w:rsidRPr="00050EB8" w:rsidRDefault="00C9241D" w:rsidP="00F73866">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D49299B" w14:textId="77777777" w:rsidR="00C9241D" w:rsidRPr="00050EB8" w:rsidRDefault="00C9241D" w:rsidP="00F73866">
            <w:pPr>
              <w:keepNext/>
              <w:keepLines/>
              <w:spacing w:after="0"/>
              <w:jc w:val="center"/>
              <w:rPr>
                <w:rFonts w:ascii="Arial" w:hAnsi="Arial"/>
                <w:color w:val="000000"/>
                <w:sz w:val="18"/>
                <w:lang w:eastAsia="zh-CN"/>
              </w:rPr>
            </w:pPr>
            <w:r>
              <w:rPr>
                <w:rFonts w:ascii="Arial" w:eastAsia="宋体" w:hAnsi="Arial"/>
                <w:color w:val="000000"/>
                <w:sz w:val="18"/>
                <w:lang w:eastAsia="zh-CN"/>
              </w:rPr>
              <w:t>n26</w:t>
            </w:r>
          </w:p>
        </w:tc>
        <w:tc>
          <w:tcPr>
            <w:tcW w:w="1212" w:type="dxa"/>
            <w:tcBorders>
              <w:top w:val="single" w:sz="4" w:space="0" w:color="auto"/>
              <w:left w:val="single" w:sz="4" w:space="0" w:color="auto"/>
              <w:bottom w:val="single" w:sz="4" w:space="0" w:color="auto"/>
              <w:right w:val="single" w:sz="4" w:space="0" w:color="auto"/>
            </w:tcBorders>
            <w:hideMark/>
          </w:tcPr>
          <w:p w14:paraId="0ACE103B" w14:textId="77777777" w:rsidR="00C9241D" w:rsidRPr="00050EB8" w:rsidRDefault="00C9241D" w:rsidP="00F73866">
            <w:pPr>
              <w:keepNext/>
              <w:keepLines/>
              <w:spacing w:after="0"/>
              <w:jc w:val="right"/>
              <w:rPr>
                <w:rFonts w:ascii="Arial" w:hAnsi="Arial" w:cs="Arial"/>
                <w:color w:val="000000"/>
                <w:sz w:val="18"/>
                <w:lang w:eastAsia="zh-CN"/>
              </w:rPr>
            </w:pPr>
            <w:r>
              <w:rPr>
                <w:rFonts w:ascii="Arial" w:hAnsi="Arial" w:cs="Arial"/>
                <w:sz w:val="18"/>
                <w:lang w:val="en-US" w:eastAsia="zh-CN"/>
              </w:rPr>
              <w:t>814 MHz</w:t>
            </w:r>
          </w:p>
        </w:tc>
        <w:tc>
          <w:tcPr>
            <w:tcW w:w="317" w:type="dxa"/>
            <w:tcBorders>
              <w:top w:val="single" w:sz="4" w:space="0" w:color="auto"/>
              <w:left w:val="single" w:sz="4" w:space="0" w:color="auto"/>
              <w:bottom w:val="single" w:sz="4" w:space="0" w:color="auto"/>
              <w:right w:val="single" w:sz="4" w:space="0" w:color="auto"/>
            </w:tcBorders>
            <w:hideMark/>
          </w:tcPr>
          <w:p w14:paraId="1E5150A6" w14:textId="77777777" w:rsidR="00C9241D" w:rsidRDefault="00C9241D"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308FA009" w14:textId="77777777" w:rsidR="00C9241D" w:rsidRPr="00050EB8" w:rsidRDefault="00C9241D" w:rsidP="00F73866">
            <w:pPr>
              <w:keepNext/>
              <w:keepLines/>
              <w:spacing w:after="0"/>
              <w:rPr>
                <w:rFonts w:ascii="Arial" w:hAnsi="Arial" w:cs="Arial"/>
                <w:color w:val="000000"/>
                <w:sz w:val="18"/>
                <w:lang w:eastAsia="zh-CN"/>
              </w:rPr>
            </w:pPr>
            <w:r>
              <w:rPr>
                <w:rFonts w:ascii="Arial" w:hAnsi="Arial" w:cs="Arial"/>
                <w:sz w:val="18"/>
                <w:lang w:val="en-US" w:eastAsia="zh-CN"/>
              </w:rPr>
              <w:t>849 MHz</w:t>
            </w:r>
          </w:p>
        </w:tc>
        <w:tc>
          <w:tcPr>
            <w:tcW w:w="1210" w:type="dxa"/>
            <w:tcBorders>
              <w:top w:val="single" w:sz="4" w:space="0" w:color="auto"/>
              <w:left w:val="single" w:sz="4" w:space="0" w:color="auto"/>
              <w:bottom w:val="single" w:sz="4" w:space="0" w:color="auto"/>
              <w:right w:val="single" w:sz="4" w:space="0" w:color="auto"/>
            </w:tcBorders>
            <w:hideMark/>
          </w:tcPr>
          <w:p w14:paraId="10FB47CC" w14:textId="77777777" w:rsidR="00C9241D" w:rsidRPr="00050EB8" w:rsidRDefault="00C9241D" w:rsidP="00F73866">
            <w:pPr>
              <w:keepNext/>
              <w:keepLines/>
              <w:spacing w:after="0"/>
              <w:jc w:val="right"/>
              <w:rPr>
                <w:rFonts w:ascii="Arial" w:hAnsi="Arial" w:cs="Arial"/>
                <w:color w:val="000000"/>
                <w:sz w:val="18"/>
                <w:lang w:eastAsia="zh-CN"/>
              </w:rPr>
            </w:pPr>
            <w:r>
              <w:rPr>
                <w:rFonts w:ascii="Arial" w:hAnsi="Arial" w:cs="Arial"/>
                <w:sz w:val="18"/>
                <w:lang w:val="en-US" w:eastAsia="zh-CN"/>
              </w:rPr>
              <w:t>859 MHz</w:t>
            </w:r>
          </w:p>
        </w:tc>
        <w:tc>
          <w:tcPr>
            <w:tcW w:w="317" w:type="dxa"/>
            <w:tcBorders>
              <w:top w:val="single" w:sz="4" w:space="0" w:color="auto"/>
              <w:left w:val="single" w:sz="4" w:space="0" w:color="auto"/>
              <w:bottom w:val="single" w:sz="4" w:space="0" w:color="auto"/>
              <w:right w:val="single" w:sz="4" w:space="0" w:color="auto"/>
            </w:tcBorders>
            <w:hideMark/>
          </w:tcPr>
          <w:p w14:paraId="12FE1E60" w14:textId="77777777" w:rsidR="00C9241D" w:rsidRDefault="00C9241D"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39E0045E" w14:textId="77777777" w:rsidR="00C9241D" w:rsidRPr="00050EB8" w:rsidRDefault="00C9241D" w:rsidP="00F73866">
            <w:pPr>
              <w:keepNext/>
              <w:keepLines/>
              <w:spacing w:after="0"/>
              <w:rPr>
                <w:rFonts w:ascii="Arial" w:hAnsi="Arial" w:cs="Arial"/>
                <w:color w:val="000000"/>
                <w:sz w:val="18"/>
                <w:lang w:eastAsia="zh-CN"/>
              </w:rPr>
            </w:pPr>
            <w:r>
              <w:rPr>
                <w:rFonts w:ascii="Arial" w:hAnsi="Arial" w:cs="Arial"/>
                <w:sz w:val="18"/>
                <w:lang w:val="en-US" w:eastAsia="zh-CN"/>
              </w:rPr>
              <w:t>894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62146C87" w14:textId="77777777" w:rsidR="00C9241D" w:rsidRPr="00050EB8" w:rsidRDefault="00C9241D" w:rsidP="00F73866">
            <w:pPr>
              <w:keepNext/>
              <w:keepLines/>
              <w:spacing w:after="0"/>
              <w:jc w:val="center"/>
              <w:rPr>
                <w:rFonts w:ascii="Arial" w:hAnsi="Arial" w:cs="Arial"/>
                <w:color w:val="000000"/>
                <w:sz w:val="18"/>
                <w:szCs w:val="18"/>
                <w:lang w:eastAsia="zh-CN"/>
              </w:rPr>
            </w:pPr>
            <w:r>
              <w:rPr>
                <w:rFonts w:ascii="Arial" w:hAnsi="Arial" w:cs="Arial"/>
                <w:sz w:val="18"/>
                <w:lang w:eastAsia="ja-JP"/>
              </w:rPr>
              <w:t>FDD</w:t>
            </w:r>
          </w:p>
        </w:tc>
      </w:tr>
    </w:tbl>
    <w:p w14:paraId="0BC6FF0F" w14:textId="77777777" w:rsidR="00C9241D" w:rsidRDefault="00C9241D" w:rsidP="00C9241D">
      <w:pPr>
        <w:rPr>
          <w:lang w:eastAsia="ko-KR"/>
        </w:rPr>
      </w:pPr>
    </w:p>
    <w:p w14:paraId="6C338EA8" w14:textId="13426251" w:rsidR="00C9241D" w:rsidRPr="00A20126" w:rsidRDefault="00C9241D" w:rsidP="00C9241D">
      <w:pPr>
        <w:pStyle w:val="41"/>
      </w:pPr>
      <w:bookmarkStart w:id="133" w:name="_Toc9848465"/>
      <w:bookmarkStart w:id="134" w:name="_Toc24367"/>
      <w:bookmarkStart w:id="135" w:name="_Toc136288140"/>
      <w:r w:rsidRPr="00A20126">
        <w:t>5.</w:t>
      </w:r>
      <w:r>
        <w:rPr>
          <w:rFonts w:hint="eastAsia"/>
        </w:rPr>
        <w:t>5.</w:t>
      </w:r>
      <w:r>
        <w:t>1.2</w:t>
      </w:r>
      <w:r>
        <w:tab/>
        <w:t xml:space="preserve">Channel bandwidths per operating band for </w:t>
      </w:r>
      <w:r>
        <w:rPr>
          <w:rFonts w:hint="eastAsia"/>
        </w:rPr>
        <w:t>CA</w:t>
      </w:r>
      <w:bookmarkEnd w:id="133"/>
      <w:bookmarkEnd w:id="134"/>
      <w:bookmarkEnd w:id="135"/>
    </w:p>
    <w:p w14:paraId="10F4A351" w14:textId="4BEF4527" w:rsidR="00C9241D" w:rsidRPr="00A20126" w:rsidRDefault="00C9241D" w:rsidP="00C9241D">
      <w:pPr>
        <w:pStyle w:val="TH"/>
        <w:rPr>
          <w:rFonts w:cs="Arial"/>
        </w:rPr>
      </w:pPr>
      <w:r>
        <w:rPr>
          <w:rFonts w:cs="Arial"/>
        </w:rPr>
        <w:t xml:space="preserve">Table </w:t>
      </w:r>
      <w:r w:rsidRPr="00A20126">
        <w:rPr>
          <w:rFonts w:cs="Arial"/>
        </w:rPr>
        <w:t>5.</w:t>
      </w:r>
      <w:r>
        <w:rPr>
          <w:rFonts w:cs="Arial" w:hint="eastAsia"/>
        </w:rPr>
        <w:t>5</w:t>
      </w:r>
      <w:r>
        <w:rPr>
          <w:rFonts w:cs="Arial"/>
        </w:rPr>
        <w:t xml:space="preserve">.1.2-1: Supported bandwidths per </w:t>
      </w:r>
      <w:r w:rsidRPr="00A20126">
        <w:rPr>
          <w:rFonts w:cs="Arial"/>
        </w:rPr>
        <w:t>CA</w:t>
      </w:r>
      <w:r>
        <w:rPr>
          <w:rFonts w:cs="Arial"/>
        </w:rPr>
        <w:t xml:space="preserve"> band combination of </w:t>
      </w:r>
      <w:r w:rsidRPr="00C9241D">
        <w:rPr>
          <w:rFonts w:cs="Arial"/>
        </w:rPr>
        <w:t>band n</w:t>
      </w:r>
      <w:r>
        <w:rPr>
          <w:rFonts w:cs="Arial"/>
        </w:rPr>
        <w:t>1</w:t>
      </w:r>
      <w:r w:rsidRPr="00C9241D">
        <w:rPr>
          <w:rFonts w:cs="Arial"/>
        </w:rPr>
        <w:t>+n</w:t>
      </w:r>
      <w:r>
        <w:rPr>
          <w:rFonts w:cs="Arial"/>
        </w:rPr>
        <w:t>3</w:t>
      </w:r>
      <w:r w:rsidRPr="00C9241D">
        <w:rPr>
          <w:rFonts w:cs="Arial"/>
        </w:rPr>
        <w:t>+n</w:t>
      </w:r>
      <w:r>
        <w:rPr>
          <w:rFonts w:cs="Arial"/>
        </w:rPr>
        <w:t>26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9241D" w14:paraId="68655A36" w14:textId="77777777" w:rsidTr="00F73866">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142A1DA4" w14:textId="77777777" w:rsidR="00C9241D" w:rsidRDefault="00C9241D" w:rsidP="00F73866">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2EBFCD6F" w14:textId="77777777" w:rsidR="00C9241D" w:rsidRDefault="00C9241D" w:rsidP="00F73866">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0F38DF4A" w14:textId="77777777" w:rsidR="00C9241D" w:rsidRDefault="00C9241D" w:rsidP="00F73866">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3DAC3B2" w14:textId="77777777" w:rsidR="00C9241D" w:rsidRDefault="00C9241D" w:rsidP="00F7386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4A9244C7" w14:textId="77777777" w:rsidR="00C9241D" w:rsidRDefault="00C9241D" w:rsidP="00F73866">
            <w:pPr>
              <w:pStyle w:val="TAH"/>
              <w:overflowPunct w:val="0"/>
              <w:autoSpaceDE w:val="0"/>
              <w:autoSpaceDN w:val="0"/>
              <w:adjustRightInd w:val="0"/>
              <w:rPr>
                <w:szCs w:val="18"/>
                <w:lang w:val="en-US" w:eastAsia="zh-CN"/>
              </w:rPr>
            </w:pPr>
            <w:r>
              <w:t>Bandwidth combination set</w:t>
            </w:r>
          </w:p>
        </w:tc>
      </w:tr>
      <w:tr w:rsidR="00C9241D" w14:paraId="1CABEECE" w14:textId="77777777" w:rsidTr="00F7386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42B43E" w14:textId="77777777" w:rsidR="00C9241D" w:rsidRDefault="00C9241D" w:rsidP="00F73866">
            <w:pPr>
              <w:pStyle w:val="TAC"/>
              <w:overflowPunct w:val="0"/>
              <w:autoSpaceDE w:val="0"/>
              <w:autoSpaceDN w:val="0"/>
              <w:adjustRightInd w:val="0"/>
              <w:rPr>
                <w:rFonts w:eastAsia="宋体"/>
                <w:szCs w:val="18"/>
                <w:lang w:val="en-US" w:eastAsia="zh-CN"/>
              </w:rPr>
            </w:pPr>
            <w:r w:rsidRPr="009B4792">
              <w:t>CA_n1A-n3A-n26A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097436" w14:textId="77777777" w:rsidR="00C9241D" w:rsidRPr="009B4792" w:rsidRDefault="00C9241D" w:rsidP="00F73866">
            <w:pPr>
              <w:pStyle w:val="TAC"/>
              <w:overflowPunct w:val="0"/>
              <w:autoSpaceDE w:val="0"/>
              <w:autoSpaceDN w:val="0"/>
              <w:adjustRightInd w:val="0"/>
              <w:rPr>
                <w:szCs w:val="18"/>
                <w:lang w:val="en-US" w:eastAsia="zh-CN"/>
              </w:rPr>
            </w:pPr>
            <w:r w:rsidRPr="009B4792">
              <w:rPr>
                <w:szCs w:val="18"/>
                <w:lang w:val="en-US" w:eastAsia="zh-CN"/>
              </w:rPr>
              <w:t>CA_n1A-n3A</w:t>
            </w:r>
          </w:p>
          <w:p w14:paraId="62BBEC3E" w14:textId="77777777" w:rsidR="00C9241D" w:rsidRPr="009B4792" w:rsidRDefault="00C9241D" w:rsidP="00F73866">
            <w:pPr>
              <w:pStyle w:val="TAC"/>
              <w:overflowPunct w:val="0"/>
              <w:autoSpaceDE w:val="0"/>
              <w:autoSpaceDN w:val="0"/>
              <w:adjustRightInd w:val="0"/>
              <w:rPr>
                <w:szCs w:val="18"/>
                <w:lang w:val="en-US" w:eastAsia="zh-CN"/>
              </w:rPr>
            </w:pPr>
            <w:r w:rsidRPr="009B4792">
              <w:rPr>
                <w:szCs w:val="18"/>
                <w:lang w:val="en-US" w:eastAsia="zh-CN"/>
              </w:rPr>
              <w:t>CA_n1A-n26A</w:t>
            </w:r>
          </w:p>
          <w:p w14:paraId="5E63024E" w14:textId="77777777" w:rsidR="00C9241D" w:rsidRDefault="00C9241D" w:rsidP="00F73866">
            <w:pPr>
              <w:pStyle w:val="TAC"/>
              <w:overflowPunct w:val="0"/>
              <w:autoSpaceDE w:val="0"/>
              <w:autoSpaceDN w:val="0"/>
              <w:adjustRightInd w:val="0"/>
              <w:rPr>
                <w:rFonts w:eastAsia="宋体"/>
                <w:szCs w:val="18"/>
                <w:lang w:val="en-US" w:eastAsia="zh-CN"/>
              </w:rPr>
            </w:pPr>
            <w:r w:rsidRPr="009B4792">
              <w:rPr>
                <w:szCs w:val="18"/>
                <w:lang w:val="en-US" w:eastAsia="zh-CN"/>
              </w:rPr>
              <w:t>CA_n3A-n26A</w:t>
            </w:r>
          </w:p>
        </w:tc>
        <w:tc>
          <w:tcPr>
            <w:tcW w:w="730" w:type="dxa"/>
            <w:tcBorders>
              <w:left w:val="single" w:sz="4" w:space="0" w:color="auto"/>
              <w:right w:val="single" w:sz="4" w:space="0" w:color="auto"/>
            </w:tcBorders>
            <w:vAlign w:val="center"/>
          </w:tcPr>
          <w:p w14:paraId="175C5257" w14:textId="77777777" w:rsidR="00C9241D" w:rsidRDefault="00C9241D" w:rsidP="00F73866">
            <w:pPr>
              <w:pStyle w:val="TAC"/>
              <w:overflowPunct w:val="0"/>
              <w:autoSpaceDE w:val="0"/>
              <w:autoSpaceDN w:val="0"/>
              <w:adjustRightInd w:val="0"/>
              <w:rPr>
                <w:szCs w:val="18"/>
                <w:lang w:val="en-US" w:eastAsia="zh-CN"/>
              </w:rPr>
            </w:pPr>
            <w:r>
              <w:rPr>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BCF8B94" w14:textId="77777777" w:rsidR="00C9241D" w:rsidRDefault="00C9241D" w:rsidP="00F7386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42A7A8A" w14:textId="77777777" w:rsidR="00C9241D" w:rsidRDefault="00C9241D" w:rsidP="00F73866">
            <w:pPr>
              <w:pStyle w:val="TAC"/>
              <w:overflowPunct w:val="0"/>
              <w:autoSpaceDE w:val="0"/>
              <w:autoSpaceDN w:val="0"/>
              <w:adjustRightInd w:val="0"/>
              <w:rPr>
                <w:szCs w:val="18"/>
                <w:lang w:val="en-US" w:eastAsia="zh-CN"/>
              </w:rPr>
            </w:pPr>
            <w:r>
              <w:rPr>
                <w:rFonts w:hint="eastAsia"/>
                <w:szCs w:val="18"/>
                <w:lang w:val="en-US" w:eastAsia="zh-CN"/>
              </w:rPr>
              <w:t>0</w:t>
            </w:r>
          </w:p>
        </w:tc>
      </w:tr>
      <w:tr w:rsidR="00C9241D" w14:paraId="234AD93F" w14:textId="77777777" w:rsidTr="00F73866">
        <w:trPr>
          <w:trHeight w:val="187"/>
        </w:trPr>
        <w:tc>
          <w:tcPr>
            <w:tcW w:w="1983" w:type="dxa"/>
            <w:tcBorders>
              <w:top w:val="nil"/>
              <w:left w:val="single" w:sz="4" w:space="0" w:color="auto"/>
              <w:bottom w:val="nil"/>
              <w:right w:val="single" w:sz="4" w:space="0" w:color="auto"/>
            </w:tcBorders>
            <w:shd w:val="clear" w:color="auto" w:fill="auto"/>
            <w:vAlign w:val="center"/>
          </w:tcPr>
          <w:p w14:paraId="0AF51341" w14:textId="77777777" w:rsidR="00C9241D" w:rsidRDefault="00C9241D"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6F063DA" w14:textId="77777777" w:rsidR="00C9241D" w:rsidRDefault="00C9241D"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F3387B8" w14:textId="77777777" w:rsidR="00C9241D" w:rsidRDefault="00C9241D" w:rsidP="00F73866">
            <w:pPr>
              <w:pStyle w:val="TAC"/>
              <w:overflowPunct w:val="0"/>
              <w:autoSpaceDE w:val="0"/>
              <w:autoSpaceDN w:val="0"/>
              <w:adjustRightInd w:val="0"/>
              <w:rPr>
                <w:szCs w:val="18"/>
                <w:lang w:val="en-US" w:eastAsia="zh-CN"/>
              </w:rPr>
            </w:pPr>
            <w:r>
              <w:rPr>
                <w:color w:val="000000"/>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6EAA2D7" w14:textId="77777777" w:rsidR="00C9241D" w:rsidRDefault="00C9241D" w:rsidP="00F7386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w:t>
            </w:r>
            <w:r>
              <w:rPr>
                <w:rFonts w:ascii="Arial" w:eastAsia="宋体" w:hAnsi="Arial" w:cs="Arial" w:hint="eastAsia"/>
                <w:sz w:val="18"/>
                <w:szCs w:val="18"/>
                <w:lang w:val="en-US" w:eastAsia="zh-CN" w:bidi="ar"/>
              </w:rPr>
              <w:t>, 40</w:t>
            </w:r>
          </w:p>
        </w:tc>
        <w:tc>
          <w:tcPr>
            <w:tcW w:w="1360" w:type="dxa"/>
            <w:tcBorders>
              <w:top w:val="nil"/>
              <w:left w:val="single" w:sz="4" w:space="0" w:color="auto"/>
              <w:bottom w:val="nil"/>
              <w:right w:val="single" w:sz="4" w:space="0" w:color="auto"/>
            </w:tcBorders>
            <w:shd w:val="clear" w:color="auto" w:fill="auto"/>
            <w:vAlign w:val="center"/>
          </w:tcPr>
          <w:p w14:paraId="2275FBD5" w14:textId="77777777" w:rsidR="00C9241D" w:rsidRDefault="00C9241D" w:rsidP="00F73866">
            <w:pPr>
              <w:pStyle w:val="TAC"/>
              <w:overflowPunct w:val="0"/>
              <w:autoSpaceDE w:val="0"/>
              <w:autoSpaceDN w:val="0"/>
              <w:adjustRightInd w:val="0"/>
              <w:rPr>
                <w:szCs w:val="18"/>
                <w:lang w:val="en-US" w:eastAsia="zh-CN"/>
              </w:rPr>
            </w:pPr>
          </w:p>
        </w:tc>
      </w:tr>
      <w:tr w:rsidR="00C9241D" w14:paraId="707C2A1B" w14:textId="77777777" w:rsidTr="00F7386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7D0894" w14:textId="77777777" w:rsidR="00C9241D" w:rsidRDefault="00C9241D"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BEBC35" w14:textId="77777777" w:rsidR="00C9241D" w:rsidRDefault="00C9241D"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5C46F7B2" w14:textId="77777777" w:rsidR="00C9241D" w:rsidRDefault="00C9241D" w:rsidP="00F73866">
            <w:pPr>
              <w:pStyle w:val="TAC"/>
              <w:overflowPunct w:val="0"/>
              <w:autoSpaceDE w:val="0"/>
              <w:autoSpaceDN w:val="0"/>
              <w:adjustRightInd w:val="0"/>
              <w:rPr>
                <w:szCs w:val="18"/>
                <w:lang w:val="en-US" w:eastAsia="zh-CN"/>
              </w:rPr>
            </w:pPr>
            <w:r>
              <w:rPr>
                <w:rFonts w:eastAsia="宋体"/>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9995B94" w14:textId="77777777" w:rsidR="00C9241D" w:rsidRDefault="00C9241D" w:rsidP="00F7386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5B1687" w14:textId="77777777" w:rsidR="00C9241D" w:rsidRDefault="00C9241D" w:rsidP="00F73866">
            <w:pPr>
              <w:pStyle w:val="TAC"/>
              <w:overflowPunct w:val="0"/>
              <w:autoSpaceDE w:val="0"/>
              <w:autoSpaceDN w:val="0"/>
              <w:adjustRightInd w:val="0"/>
              <w:rPr>
                <w:szCs w:val="18"/>
                <w:lang w:val="en-US" w:eastAsia="zh-CN"/>
              </w:rPr>
            </w:pPr>
          </w:p>
        </w:tc>
      </w:tr>
    </w:tbl>
    <w:p w14:paraId="666851C1" w14:textId="495BB7A3" w:rsidR="00C9241D" w:rsidRDefault="00C9241D" w:rsidP="00C9241D">
      <w:pPr>
        <w:pStyle w:val="EditorsNote"/>
        <w:overflowPunct w:val="0"/>
        <w:autoSpaceDE w:val="0"/>
        <w:autoSpaceDN w:val="0"/>
        <w:adjustRightInd w:val="0"/>
        <w:ind w:left="284" w:firstLine="0"/>
        <w:textAlignment w:val="baseline"/>
        <w:rPr>
          <w:rFonts w:eastAsia="Times New Roman"/>
          <w:lang w:eastAsia="en-GB"/>
        </w:rPr>
      </w:pPr>
    </w:p>
    <w:p w14:paraId="4B15545F" w14:textId="75A5553F" w:rsidR="00C9241D" w:rsidRPr="00A20126" w:rsidRDefault="00C9241D" w:rsidP="00C9241D">
      <w:pPr>
        <w:pStyle w:val="41"/>
      </w:pPr>
      <w:bookmarkStart w:id="136" w:name="_Toc136288141"/>
      <w:bookmarkStart w:id="137" w:name="_Toc9848466"/>
      <w:bookmarkStart w:id="138" w:name="_Toc519110872"/>
      <w:bookmarkStart w:id="139" w:name="_Toc28429"/>
      <w:r>
        <w:t>5.5.1.3</w:t>
      </w:r>
      <w:r>
        <w:tab/>
      </w:r>
      <w:r w:rsidRPr="00A20126">
        <w:t>∆T</w:t>
      </w:r>
      <w:r w:rsidRPr="00A20126">
        <w:rPr>
          <w:vertAlign w:val="subscript"/>
        </w:rPr>
        <w:t>IB,c</w:t>
      </w:r>
      <w:r w:rsidRPr="00A20126">
        <w:t xml:space="preserve"> and ∆R</w:t>
      </w:r>
      <w:r w:rsidRPr="00A20126">
        <w:rPr>
          <w:vertAlign w:val="subscript"/>
        </w:rPr>
        <w:t>IB,c</w:t>
      </w:r>
      <w:r w:rsidRPr="00A20126">
        <w:t xml:space="preserve"> values</w:t>
      </w:r>
      <w:bookmarkEnd w:id="136"/>
    </w:p>
    <w:p w14:paraId="0C5292A3" w14:textId="5EA0CE0A" w:rsidR="00C9241D" w:rsidRDefault="00C9241D" w:rsidP="00C9241D">
      <w:r>
        <w:t xml:space="preserve">For </w:t>
      </w:r>
      <w:r>
        <w:rPr>
          <w:lang w:val="en-US" w:eastAsia="zh-CN"/>
        </w:rPr>
        <w:t>CA</w:t>
      </w:r>
      <w:r>
        <w:rPr>
          <w:lang w:eastAsia="zh-CN"/>
        </w:rPr>
        <w:t>_</w:t>
      </w:r>
      <w:r>
        <w:rPr>
          <w:lang w:val="en-US" w:eastAsia="zh-CN"/>
        </w:rPr>
        <w:t>n1</w:t>
      </w:r>
      <w:r>
        <w:rPr>
          <w:lang w:eastAsia="ja-JP"/>
        </w:rPr>
        <w:t>-n</w:t>
      </w:r>
      <w:r>
        <w:rPr>
          <w:lang w:val="en-US" w:eastAsia="zh-CN"/>
        </w:rPr>
        <w:t>3-</w:t>
      </w:r>
      <w:r>
        <w:rPr>
          <w:rFonts w:hint="eastAsia"/>
          <w:lang w:val="en-US" w:eastAsia="zh-CN"/>
        </w:rPr>
        <w:t>n</w:t>
      </w:r>
      <w:r>
        <w:rPr>
          <w:lang w:val="en-US" w:eastAsia="zh-CN"/>
        </w:rPr>
        <w:t>26</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w:t>
      </w:r>
      <w:r w:rsidR="00BB428D">
        <w:t xml:space="preserve">reused </w:t>
      </w:r>
      <w:r>
        <w:t>from CA_1-3-26 and are given in the tables below.</w:t>
      </w:r>
    </w:p>
    <w:p w14:paraId="56D02DB0" w14:textId="258921F4" w:rsidR="00C9241D" w:rsidRDefault="00C9241D" w:rsidP="00C9241D">
      <w:pPr>
        <w:pStyle w:val="TH"/>
        <w:rPr>
          <w:rFonts w:cs="Arial"/>
        </w:rPr>
      </w:pPr>
      <w:r>
        <w:rPr>
          <w:rFonts w:cs="Arial"/>
        </w:rPr>
        <w:t xml:space="preserve">Table </w:t>
      </w:r>
      <w:r w:rsidRPr="00A20126">
        <w:rPr>
          <w:rFonts w:cs="Arial"/>
        </w:rPr>
        <w:t>5.</w:t>
      </w:r>
      <w:r>
        <w:rPr>
          <w:rFonts w:cs="Arial" w:hint="eastAsia"/>
        </w:rPr>
        <w:t>5</w:t>
      </w:r>
      <w:r>
        <w:rPr>
          <w:rFonts w:cs="Arial"/>
        </w:rPr>
        <w:t>.</w:t>
      </w:r>
      <w:r w:rsidRPr="00A20126">
        <w:rPr>
          <w:rFonts w:cs="Arial"/>
        </w:rPr>
        <w:t>1.</w:t>
      </w:r>
      <w:r>
        <w:rPr>
          <w:rFonts w:cs="Arial"/>
        </w:rPr>
        <w:t>3-1: ΔT</w:t>
      </w:r>
      <w:r w:rsidRPr="00C9241D">
        <w:rPr>
          <w:rFonts w:cs="Arial"/>
          <w:vertAlign w:val="subscript"/>
        </w:rPr>
        <w:t>IB,c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C9241D" w14:paraId="3E40CD29" w14:textId="77777777" w:rsidTr="00C9241D">
        <w:trPr>
          <w:jc w:val="center"/>
        </w:trPr>
        <w:tc>
          <w:tcPr>
            <w:tcW w:w="2336" w:type="dxa"/>
            <w:vMerge w:val="restart"/>
            <w:tcBorders>
              <w:top w:val="single" w:sz="4" w:space="0" w:color="auto"/>
              <w:left w:val="single" w:sz="4" w:space="0" w:color="auto"/>
              <w:right w:val="single" w:sz="4" w:space="0" w:color="auto"/>
            </w:tcBorders>
          </w:tcPr>
          <w:p w14:paraId="427405AB" w14:textId="77777777" w:rsidR="00C9241D" w:rsidRDefault="00C9241D" w:rsidP="00F73866">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80A4D34" w14:textId="77777777" w:rsidR="00C9241D" w:rsidRDefault="00C9241D" w:rsidP="00F73866">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C9241D" w14:paraId="757DB89A" w14:textId="77777777" w:rsidTr="00C9241D">
        <w:trPr>
          <w:jc w:val="center"/>
        </w:trPr>
        <w:tc>
          <w:tcPr>
            <w:tcW w:w="2336" w:type="dxa"/>
            <w:vMerge/>
            <w:tcBorders>
              <w:left w:val="single" w:sz="4" w:space="0" w:color="auto"/>
              <w:bottom w:val="single" w:sz="4" w:space="0" w:color="auto"/>
              <w:right w:val="single" w:sz="4" w:space="0" w:color="auto"/>
            </w:tcBorders>
          </w:tcPr>
          <w:p w14:paraId="570B6EBE" w14:textId="77777777" w:rsidR="00C9241D" w:rsidRDefault="00C9241D" w:rsidP="00F73866">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CA4487C" w14:textId="77777777" w:rsidR="00C9241D" w:rsidRDefault="00C9241D" w:rsidP="00F73866">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C9241D" w14:paraId="4AAE8684" w14:textId="77777777" w:rsidTr="00C9241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31FDA03" w14:textId="68E3810B" w:rsidR="00C9241D" w:rsidRDefault="00C9241D" w:rsidP="00F73866">
            <w:pPr>
              <w:keepNext/>
              <w:keepLines/>
              <w:spacing w:after="0"/>
              <w:jc w:val="center"/>
              <w:rPr>
                <w:rFonts w:ascii="Arial" w:eastAsia="宋体"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n1</w:t>
            </w:r>
            <w:r>
              <w:rPr>
                <w:rFonts w:ascii="Arial" w:eastAsia="等线" w:hAnsi="Arial"/>
                <w:sz w:val="18"/>
                <w:lang w:val="sv-SE" w:eastAsia="ja-JP"/>
              </w:rPr>
              <w:t>-</w:t>
            </w:r>
            <w:r>
              <w:rPr>
                <w:rFonts w:ascii="Arial" w:eastAsia="等线" w:hAnsi="Arial"/>
                <w:sz w:val="18"/>
                <w:lang w:val="en-US" w:eastAsia="zh-CN"/>
              </w:rPr>
              <w:t>n3</w:t>
            </w:r>
            <w:r>
              <w:rPr>
                <w:rFonts w:ascii="Arial" w:eastAsia="等线" w:hAnsi="Arial"/>
                <w:sz w:val="18"/>
                <w:lang w:val="sv-SE" w:eastAsia="zh-CN"/>
              </w:rPr>
              <w:t>-n26</w:t>
            </w:r>
          </w:p>
        </w:tc>
        <w:tc>
          <w:tcPr>
            <w:tcW w:w="1968" w:type="dxa"/>
            <w:tcBorders>
              <w:top w:val="single" w:sz="4" w:space="0" w:color="auto"/>
              <w:left w:val="single" w:sz="4" w:space="0" w:color="auto"/>
              <w:bottom w:val="single" w:sz="4" w:space="0" w:color="auto"/>
              <w:right w:val="single" w:sz="4" w:space="0" w:color="auto"/>
            </w:tcBorders>
            <w:vAlign w:val="center"/>
          </w:tcPr>
          <w:p w14:paraId="27FB9EDA" w14:textId="77777777" w:rsidR="00C9241D" w:rsidRDefault="00C9241D" w:rsidP="00F73866">
            <w:pPr>
              <w:keepNext/>
              <w:keepLines/>
              <w:spacing w:after="0"/>
              <w:jc w:val="center"/>
              <w:rPr>
                <w:rFonts w:ascii="Arial" w:eastAsia="宋体" w:hAnsi="Arial"/>
                <w:sz w:val="18"/>
                <w:lang w:val="en-US" w:eastAsia="zh-CN"/>
              </w:rPr>
            </w:pPr>
            <w:r>
              <w:rPr>
                <w:rFonts w:ascii="Arial" w:eastAsia="等线" w:hAnsi="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B09CB1D" w14:textId="29476B77" w:rsidR="00C9241D" w:rsidRDefault="00C9241D" w:rsidP="00F73866">
            <w:pPr>
              <w:keepNext/>
              <w:keepLines/>
              <w:spacing w:after="0"/>
              <w:jc w:val="center"/>
              <w:rPr>
                <w:rFonts w:ascii="Arial" w:eastAsia="宋体" w:hAnsi="Arial"/>
                <w:sz w:val="18"/>
                <w:lang w:val="en-US" w:eastAsia="zh-CN"/>
              </w:rPr>
            </w:pPr>
            <w:r>
              <w:rPr>
                <w:rFonts w:ascii="Arial" w:eastAsia="等线" w:hAnsi="Arial" w:cs="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1C20109" w14:textId="76395425" w:rsidR="00C9241D" w:rsidRDefault="00C9241D" w:rsidP="00F73866">
            <w:pPr>
              <w:keepNext/>
              <w:keepLines/>
              <w:spacing w:after="0"/>
              <w:jc w:val="center"/>
              <w:rPr>
                <w:rFonts w:ascii="Arial" w:eastAsia="宋体" w:hAnsi="Arial"/>
                <w:sz w:val="18"/>
                <w:lang w:val="en-US" w:eastAsia="zh-CN"/>
              </w:rPr>
            </w:pPr>
            <w:r>
              <w:rPr>
                <w:rFonts w:ascii="Arial" w:eastAsia="宋体" w:hAnsi="Arial" w:hint="eastAsia"/>
                <w:sz w:val="18"/>
                <w:lang w:val="en-US" w:eastAsia="zh-CN"/>
              </w:rPr>
              <w:t>0.</w:t>
            </w:r>
            <w:r>
              <w:rPr>
                <w:rFonts w:ascii="Arial" w:eastAsia="宋体" w:hAnsi="Arial"/>
                <w:sz w:val="18"/>
                <w:lang w:val="en-US" w:eastAsia="zh-CN"/>
              </w:rPr>
              <w:t>3</w:t>
            </w:r>
          </w:p>
        </w:tc>
      </w:tr>
      <w:tr w:rsidR="00C9241D" w14:paraId="1D17D232" w14:textId="77777777" w:rsidTr="00C9241D">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246B6466" w14:textId="77777777" w:rsidR="00C9241D" w:rsidRPr="00901DE9" w:rsidRDefault="00C9241D" w:rsidP="00F73866">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46F76CDA" w14:textId="77777777" w:rsidR="00C9241D" w:rsidRDefault="00C9241D" w:rsidP="00F73866">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7E4E99C1" w14:textId="77777777" w:rsidR="00C9241D" w:rsidRPr="00C9241D" w:rsidRDefault="00C9241D" w:rsidP="00C9241D">
      <w:pPr>
        <w:keepNext/>
        <w:keepLines/>
        <w:rPr>
          <w:rFonts w:ascii="Arial" w:hAnsi="Arial" w:cs="Arial"/>
        </w:rPr>
      </w:pPr>
    </w:p>
    <w:p w14:paraId="286D89DC" w14:textId="18E85BA5" w:rsidR="00C9241D" w:rsidRDefault="00C9241D" w:rsidP="00C9241D">
      <w:pPr>
        <w:pStyle w:val="TH"/>
        <w:rPr>
          <w:rFonts w:cs="Arial"/>
        </w:rPr>
      </w:pPr>
      <w:r>
        <w:rPr>
          <w:rFonts w:cs="Arial"/>
        </w:rPr>
        <w:t xml:space="preserve">Table </w:t>
      </w:r>
      <w:r w:rsidRPr="00A20126">
        <w:rPr>
          <w:rFonts w:cs="Arial"/>
        </w:rPr>
        <w:t>5</w:t>
      </w:r>
      <w:r>
        <w:rPr>
          <w:rFonts w:cs="Arial"/>
        </w:rPr>
        <w:t>.5</w:t>
      </w:r>
      <w:r w:rsidRPr="00A20126">
        <w:rPr>
          <w:rFonts w:cs="Arial"/>
        </w:rPr>
        <w:t>.1.</w:t>
      </w:r>
      <w:r>
        <w:rPr>
          <w:rFonts w:cs="Arial"/>
        </w:rPr>
        <w:t>3-2: ΔR</w:t>
      </w:r>
      <w:r w:rsidRPr="00C9241D">
        <w:rPr>
          <w:rFonts w:cs="Arial"/>
          <w:vertAlign w:val="subscript"/>
        </w:rPr>
        <w:t>IB</w:t>
      </w:r>
      <w:r w:rsidRPr="00A20126">
        <w:rPr>
          <w:rFonts w:cs="Arial"/>
          <w:vertAlign w:val="subscript"/>
        </w:rPr>
        <w:t>,c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C9241D" w:rsidRPr="00F92868" w14:paraId="21087B56" w14:textId="77777777" w:rsidTr="00C9241D">
        <w:trPr>
          <w:trHeight w:val="187"/>
          <w:jc w:val="center"/>
        </w:trPr>
        <w:tc>
          <w:tcPr>
            <w:tcW w:w="1594" w:type="dxa"/>
            <w:vMerge w:val="restart"/>
          </w:tcPr>
          <w:p w14:paraId="62BE4D24" w14:textId="77777777" w:rsidR="00C9241D" w:rsidRPr="00F92868" w:rsidRDefault="00C9241D" w:rsidP="00F73866">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39A2439C" w14:textId="77777777" w:rsidR="00C9241D" w:rsidRPr="00F92868" w:rsidRDefault="00C9241D" w:rsidP="00F73866">
            <w:pPr>
              <w:keepNext/>
              <w:keepLines/>
              <w:spacing w:after="0"/>
              <w:jc w:val="center"/>
              <w:rPr>
                <w:rFonts w:ascii="Arial" w:eastAsia="等线" w:hAnsi="Arial"/>
                <w:b/>
                <w:sz w:val="18"/>
              </w:rPr>
            </w:pPr>
            <w:r w:rsidRPr="00684407">
              <w:rPr>
                <w:rFonts w:ascii="Arial" w:eastAsia="等线" w:hAnsi="Arial"/>
                <w:b/>
                <w:sz w:val="18"/>
              </w:rPr>
              <w:t>ΔR</w:t>
            </w:r>
            <w:r w:rsidRPr="00684407">
              <w:rPr>
                <w:rFonts w:ascii="Arial" w:eastAsia="等线" w:hAnsi="Arial"/>
                <w:b/>
                <w:sz w:val="18"/>
                <w:vertAlign w:val="subscript"/>
              </w:rPr>
              <w:t>IB,c</w:t>
            </w:r>
            <w:r w:rsidRPr="00684407">
              <w:rPr>
                <w:rFonts w:ascii="Arial" w:eastAsia="等线" w:hAnsi="Arial"/>
                <w:b/>
                <w:sz w:val="18"/>
              </w:rPr>
              <w:t xml:space="preserve"> for NR bands (dB)</w:t>
            </w:r>
            <w:r w:rsidRPr="00684407">
              <w:rPr>
                <w:rFonts w:ascii="Arial" w:eastAsia="等线" w:hAnsi="Arial"/>
                <w:b/>
                <w:sz w:val="18"/>
                <w:vertAlign w:val="superscript"/>
              </w:rPr>
              <w:t>9</w:t>
            </w:r>
          </w:p>
        </w:tc>
      </w:tr>
      <w:tr w:rsidR="00C9241D" w:rsidRPr="00F92868" w14:paraId="6FC2AF23" w14:textId="77777777" w:rsidTr="00C9241D">
        <w:trPr>
          <w:trHeight w:val="187"/>
          <w:jc w:val="center"/>
        </w:trPr>
        <w:tc>
          <w:tcPr>
            <w:tcW w:w="1594" w:type="dxa"/>
            <w:vMerge/>
            <w:tcBorders>
              <w:bottom w:val="single" w:sz="4" w:space="0" w:color="auto"/>
            </w:tcBorders>
          </w:tcPr>
          <w:p w14:paraId="5D70468A" w14:textId="77777777" w:rsidR="00C9241D" w:rsidRPr="00F92868" w:rsidRDefault="00C9241D" w:rsidP="00F73866">
            <w:pPr>
              <w:keepNext/>
              <w:keepLines/>
              <w:spacing w:after="0"/>
              <w:jc w:val="center"/>
              <w:rPr>
                <w:rFonts w:ascii="Arial" w:eastAsia="等线" w:hAnsi="Arial"/>
                <w:b/>
                <w:sz w:val="18"/>
              </w:rPr>
            </w:pPr>
          </w:p>
        </w:tc>
        <w:tc>
          <w:tcPr>
            <w:tcW w:w="5845" w:type="dxa"/>
            <w:gridSpan w:val="3"/>
            <w:vAlign w:val="center"/>
          </w:tcPr>
          <w:p w14:paraId="374F1418" w14:textId="77777777" w:rsidR="00C9241D" w:rsidRPr="00F92868" w:rsidRDefault="00C9241D" w:rsidP="00F73866">
            <w:pPr>
              <w:keepNext/>
              <w:keepLines/>
              <w:spacing w:after="0"/>
              <w:jc w:val="center"/>
              <w:rPr>
                <w:rFonts w:ascii="Arial" w:eastAsia="等线" w:hAnsi="Arial"/>
                <w:b/>
                <w:sz w:val="18"/>
              </w:rPr>
            </w:pPr>
            <w:r w:rsidRPr="00684407">
              <w:rPr>
                <w:rFonts w:ascii="Arial" w:eastAsia="等线" w:hAnsi="Arial"/>
                <w:b/>
                <w:sz w:val="18"/>
              </w:rPr>
              <w:t>Component band in order of bands in configuration</w:t>
            </w:r>
            <w:r w:rsidRPr="00684407">
              <w:rPr>
                <w:rFonts w:ascii="Arial" w:eastAsia="等线" w:hAnsi="Arial"/>
                <w:b/>
                <w:sz w:val="18"/>
                <w:vertAlign w:val="superscript"/>
              </w:rPr>
              <w:t>10</w:t>
            </w:r>
          </w:p>
        </w:tc>
      </w:tr>
      <w:tr w:rsidR="00C9241D" w:rsidRPr="00F92868" w14:paraId="3AA26BDB" w14:textId="77777777" w:rsidTr="00C9241D">
        <w:trPr>
          <w:trHeight w:val="187"/>
          <w:jc w:val="center"/>
        </w:trPr>
        <w:tc>
          <w:tcPr>
            <w:tcW w:w="1594" w:type="dxa"/>
            <w:shd w:val="clear" w:color="auto" w:fill="auto"/>
          </w:tcPr>
          <w:p w14:paraId="1AC5CA6D" w14:textId="605149C5" w:rsidR="00C9241D" w:rsidRPr="00F92868" w:rsidRDefault="00C9241D" w:rsidP="00F73866">
            <w:pPr>
              <w:keepNext/>
              <w:keepLines/>
              <w:spacing w:after="0"/>
              <w:jc w:val="center"/>
              <w:rPr>
                <w:rFonts w:ascii="Arial" w:eastAsia="等线" w:hAnsi="Arial"/>
                <w:sz w:val="18"/>
              </w:rPr>
            </w:pPr>
            <w:r w:rsidRPr="00F92868">
              <w:rPr>
                <w:rFonts w:ascii="Arial" w:eastAsia="等线" w:hAnsi="Arial"/>
                <w:sz w:val="18"/>
                <w:lang w:eastAsia="zh-CN"/>
              </w:rPr>
              <w:t>CA</w:t>
            </w:r>
            <w:r w:rsidRPr="00F92868">
              <w:rPr>
                <w:rFonts w:ascii="Arial" w:eastAsia="等线" w:hAnsi="Arial"/>
                <w:sz w:val="18"/>
              </w:rPr>
              <w:t>_</w:t>
            </w:r>
            <w:r w:rsidRPr="00F92868">
              <w:rPr>
                <w:rFonts w:ascii="Arial" w:eastAsia="等线" w:hAnsi="Arial"/>
                <w:sz w:val="18"/>
                <w:lang w:eastAsia="zh-CN"/>
              </w:rPr>
              <w:t>n</w:t>
            </w:r>
            <w:r w:rsidRPr="00F92868">
              <w:rPr>
                <w:rFonts w:ascii="Arial" w:eastAsia="等线" w:hAnsi="Arial" w:hint="eastAsia"/>
                <w:sz w:val="18"/>
                <w:lang w:eastAsia="zh-CN"/>
              </w:rPr>
              <w:t>1</w:t>
            </w:r>
            <w:r w:rsidRPr="00F92868">
              <w:rPr>
                <w:rFonts w:ascii="Arial" w:eastAsia="等线" w:hAnsi="Arial"/>
                <w:sz w:val="18"/>
                <w:lang w:val="sv-SE" w:eastAsia="ja-JP"/>
              </w:rPr>
              <w:t>-</w:t>
            </w:r>
            <w:r w:rsidRPr="00F92868">
              <w:rPr>
                <w:rFonts w:ascii="Arial" w:eastAsia="等线" w:hAnsi="Arial"/>
                <w:sz w:val="18"/>
                <w:lang w:val="en-US" w:eastAsia="zh-CN"/>
              </w:rPr>
              <w:t>n</w:t>
            </w:r>
            <w:r>
              <w:rPr>
                <w:rFonts w:ascii="Arial" w:eastAsia="等线" w:hAnsi="Arial"/>
                <w:sz w:val="18"/>
                <w:lang w:val="en-US" w:eastAsia="zh-CN"/>
              </w:rPr>
              <w:t>3</w:t>
            </w:r>
            <w:r w:rsidRPr="00F92868">
              <w:rPr>
                <w:rFonts w:ascii="Arial" w:eastAsia="等线" w:hAnsi="Arial"/>
                <w:sz w:val="18"/>
                <w:lang w:val="sv-SE" w:eastAsia="zh-CN"/>
              </w:rPr>
              <w:t>-n</w:t>
            </w:r>
            <w:r>
              <w:rPr>
                <w:rFonts w:ascii="Arial" w:eastAsia="等线" w:hAnsi="Arial"/>
                <w:sz w:val="18"/>
                <w:lang w:val="sv-SE" w:eastAsia="zh-CN"/>
              </w:rPr>
              <w:t>26</w:t>
            </w:r>
          </w:p>
        </w:tc>
        <w:tc>
          <w:tcPr>
            <w:tcW w:w="1948" w:type="dxa"/>
            <w:vAlign w:val="center"/>
          </w:tcPr>
          <w:p w14:paraId="30F3830D" w14:textId="77777777" w:rsidR="00C9241D" w:rsidRPr="00F92868" w:rsidRDefault="00C9241D" w:rsidP="00F73866">
            <w:pPr>
              <w:keepNext/>
              <w:keepLines/>
              <w:spacing w:after="0"/>
              <w:jc w:val="center"/>
              <w:rPr>
                <w:rFonts w:ascii="Arial" w:eastAsia="等线" w:hAnsi="Arial"/>
                <w:sz w:val="18"/>
                <w:lang w:eastAsia="zh-CN"/>
              </w:rPr>
            </w:pPr>
            <w:r>
              <w:rPr>
                <w:rFonts w:ascii="Arial" w:eastAsia="等线" w:hAnsi="Arial" w:hint="eastAsia"/>
                <w:color w:val="000000"/>
                <w:sz w:val="18"/>
                <w:lang w:val="en-US" w:eastAsia="zh-CN"/>
              </w:rPr>
              <w:t>-</w:t>
            </w:r>
          </w:p>
        </w:tc>
        <w:tc>
          <w:tcPr>
            <w:tcW w:w="1948" w:type="dxa"/>
            <w:vAlign w:val="center"/>
          </w:tcPr>
          <w:p w14:paraId="08F76032" w14:textId="27948099" w:rsidR="00C9241D" w:rsidRPr="00F92868" w:rsidRDefault="00C9241D" w:rsidP="00F73866">
            <w:pPr>
              <w:keepNext/>
              <w:keepLines/>
              <w:spacing w:after="0"/>
              <w:jc w:val="center"/>
              <w:rPr>
                <w:rFonts w:ascii="Arial" w:eastAsia="等线" w:hAnsi="Arial"/>
                <w:sz w:val="18"/>
                <w:lang w:eastAsia="zh-CN"/>
              </w:rPr>
            </w:pPr>
            <w:r>
              <w:rPr>
                <w:rFonts w:ascii="Arial" w:eastAsia="等线" w:hAnsi="Arial"/>
                <w:sz w:val="18"/>
                <w:lang w:eastAsia="zh-CN"/>
              </w:rPr>
              <w:t>-</w:t>
            </w:r>
          </w:p>
        </w:tc>
        <w:tc>
          <w:tcPr>
            <w:tcW w:w="1949" w:type="dxa"/>
            <w:vAlign w:val="center"/>
          </w:tcPr>
          <w:p w14:paraId="153202CF" w14:textId="07D4C5A3" w:rsidR="00C9241D" w:rsidRPr="00F92868" w:rsidRDefault="00C9241D" w:rsidP="00F73866">
            <w:pPr>
              <w:keepNext/>
              <w:keepLines/>
              <w:spacing w:after="0"/>
              <w:jc w:val="center"/>
              <w:rPr>
                <w:rFonts w:ascii="Arial" w:eastAsia="等线" w:hAnsi="Arial"/>
                <w:sz w:val="18"/>
                <w:lang w:eastAsia="zh-CN"/>
              </w:rPr>
            </w:pPr>
            <w:r>
              <w:rPr>
                <w:rFonts w:ascii="Arial" w:eastAsia="等线" w:hAnsi="Arial"/>
                <w:color w:val="000000"/>
                <w:sz w:val="18"/>
                <w:lang w:val="en-US" w:eastAsia="zh-CN"/>
              </w:rPr>
              <w:t>-</w:t>
            </w:r>
          </w:p>
        </w:tc>
      </w:tr>
      <w:tr w:rsidR="00C9241D" w:rsidRPr="00F92868" w14:paraId="59671E87" w14:textId="77777777" w:rsidTr="00C9241D">
        <w:trPr>
          <w:trHeight w:val="187"/>
          <w:jc w:val="center"/>
        </w:trPr>
        <w:tc>
          <w:tcPr>
            <w:tcW w:w="7439" w:type="dxa"/>
            <w:gridSpan w:val="4"/>
            <w:tcBorders>
              <w:bottom w:val="single" w:sz="4" w:space="0" w:color="auto"/>
            </w:tcBorders>
            <w:shd w:val="clear" w:color="auto" w:fill="auto"/>
          </w:tcPr>
          <w:p w14:paraId="0410944B" w14:textId="77777777" w:rsidR="00C9241D" w:rsidRPr="00684407" w:rsidRDefault="00C9241D" w:rsidP="00F73866">
            <w:pPr>
              <w:keepLines/>
              <w:spacing w:after="0"/>
              <w:ind w:left="870" w:hanging="870"/>
              <w:rPr>
                <w:rFonts w:eastAsia="等线" w:cs="Arial"/>
                <w:lang w:eastAsia="ja-JP"/>
              </w:rPr>
            </w:pPr>
            <w:r w:rsidRPr="00684407">
              <w:rPr>
                <w:rFonts w:ascii="Arial" w:eastAsia="等线" w:hAnsi="Arial" w:cs="Arial"/>
                <w:sz w:val="18"/>
                <w:lang w:eastAsia="ja-JP"/>
              </w:rPr>
              <w:t>NOTE 9:</w:t>
            </w:r>
            <w:r w:rsidRPr="00684407">
              <w:rPr>
                <w:rFonts w:ascii="Arial" w:eastAsia="等线" w:hAnsi="Arial" w:cs="Arial"/>
                <w:sz w:val="18"/>
                <w:lang w:eastAsia="ja-JP"/>
              </w:rPr>
              <w:tab/>
              <w:t xml:space="preserve"> “-” denotes ΔR</w:t>
            </w:r>
            <w:r w:rsidRPr="00684407">
              <w:rPr>
                <w:rFonts w:ascii="Arial" w:eastAsia="等线" w:hAnsi="Arial" w:cs="Arial"/>
                <w:sz w:val="18"/>
                <w:vertAlign w:val="subscript"/>
                <w:lang w:eastAsia="ja-JP"/>
              </w:rPr>
              <w:t>IB,c</w:t>
            </w:r>
            <w:r w:rsidRPr="00684407">
              <w:rPr>
                <w:rFonts w:ascii="Arial" w:eastAsia="等线" w:hAnsi="Arial" w:cs="Arial"/>
                <w:sz w:val="18"/>
                <w:lang w:eastAsia="ja-JP"/>
              </w:rPr>
              <w:t xml:space="preserve"> = 0.</w:t>
            </w:r>
          </w:p>
          <w:p w14:paraId="0B15ABA9" w14:textId="77777777" w:rsidR="00C9241D" w:rsidRDefault="00C9241D" w:rsidP="00F73866">
            <w:pPr>
              <w:keepLines/>
              <w:spacing w:after="0"/>
              <w:ind w:left="870" w:hanging="870"/>
              <w:rPr>
                <w:rFonts w:ascii="Arial" w:eastAsia="等线" w:hAnsi="Arial"/>
                <w:color w:val="000000"/>
                <w:sz w:val="18"/>
                <w:lang w:val="en-US" w:eastAsia="zh-CN"/>
              </w:rPr>
            </w:pPr>
            <w:r w:rsidRPr="00684407">
              <w:rPr>
                <w:rFonts w:ascii="Arial" w:eastAsia="等线" w:hAnsi="Arial" w:cs="Arial"/>
                <w:sz w:val="18"/>
                <w:lang w:eastAsia="ja-JP"/>
              </w:rPr>
              <w:t>NOTE 10:</w:t>
            </w:r>
            <w:r w:rsidRPr="00684407">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684407">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684407">
              <w:rPr>
                <w:rFonts w:ascii="Arial" w:eastAsia="等线" w:hAnsi="Arial" w:cs="Arial"/>
                <w:sz w:val="18"/>
                <w:lang w:eastAsia="ja-JP"/>
              </w:rPr>
              <w:t>.</w:t>
            </w:r>
          </w:p>
        </w:tc>
      </w:tr>
    </w:tbl>
    <w:p w14:paraId="209BF595" w14:textId="25DEAABF" w:rsidR="00C9241D" w:rsidRPr="00A20126" w:rsidRDefault="00C9241D" w:rsidP="00C9241D">
      <w:pPr>
        <w:pStyle w:val="31"/>
      </w:pPr>
      <w:bookmarkStart w:id="140" w:name="_Toc136288142"/>
      <w:r>
        <w:t>5.5.2</w:t>
      </w:r>
      <w:r>
        <w:tab/>
      </w:r>
      <w:r w:rsidRPr="00A20126">
        <w:t>Specific for 2 bands UL CA</w:t>
      </w:r>
      <w:bookmarkEnd w:id="140"/>
    </w:p>
    <w:p w14:paraId="1A29060F" w14:textId="09BA7EF2" w:rsidR="00C9241D" w:rsidRPr="00A20126" w:rsidRDefault="00C9241D" w:rsidP="00C9241D">
      <w:pPr>
        <w:pStyle w:val="41"/>
      </w:pPr>
      <w:bookmarkStart w:id="141" w:name="_Toc136288143"/>
      <w:r>
        <w:rPr>
          <w:rFonts w:hint="eastAsia"/>
        </w:rPr>
        <w:t>5.5.</w:t>
      </w:r>
      <w:r>
        <w:t>2.1</w:t>
      </w:r>
      <w:r>
        <w:tab/>
      </w:r>
      <w:r>
        <w:rPr>
          <w:rFonts w:hint="eastAsia"/>
        </w:rPr>
        <w:t>UE co-existence studies</w:t>
      </w:r>
      <w:bookmarkEnd w:id="137"/>
      <w:bookmarkEnd w:id="138"/>
      <w:bookmarkEnd w:id="139"/>
      <w:bookmarkEnd w:id="141"/>
    </w:p>
    <w:p w14:paraId="32DA3861" w14:textId="77777777" w:rsidR="00C9241D" w:rsidRDefault="00C9241D" w:rsidP="00C9241D">
      <w:pPr>
        <w:pStyle w:val="Guidance"/>
        <w:rPr>
          <w:rFonts w:eastAsia="宋体"/>
          <w:i w:val="0"/>
          <w:color w:val="auto"/>
          <w:szCs w:val="22"/>
          <w:lang w:val="en-US" w:eastAsia="zh-CN"/>
        </w:rPr>
      </w:pPr>
      <w:bookmarkStart w:id="142" w:name="_Toc519110874"/>
      <w:bookmarkStart w:id="143" w:name="_Toc9848468"/>
      <w:bookmarkStart w:id="144" w:name="_Toc18929"/>
      <w:bookmarkEnd w:id="130"/>
      <w:r>
        <w:rPr>
          <w:rFonts w:eastAsia="宋体"/>
          <w:i w:val="0"/>
          <w:color w:val="auto"/>
          <w:szCs w:val="22"/>
          <w:lang w:val="en-US" w:eastAsia="zh-CN"/>
        </w:rPr>
        <w:t>UL n1-n26 does not affect DL n3.</w:t>
      </w:r>
    </w:p>
    <w:p w14:paraId="78B1AD4A" w14:textId="77777777" w:rsidR="00C9241D" w:rsidRDefault="00C9241D" w:rsidP="00C9241D">
      <w:pPr>
        <w:pStyle w:val="Guidance"/>
        <w:rPr>
          <w:rFonts w:eastAsia="宋体"/>
          <w:i w:val="0"/>
          <w:color w:val="auto"/>
          <w:szCs w:val="22"/>
          <w:lang w:val="en-US" w:eastAsia="zh-CN"/>
        </w:rPr>
      </w:pPr>
      <w:r>
        <w:rPr>
          <w:rFonts w:eastAsia="宋体"/>
          <w:i w:val="0"/>
          <w:color w:val="auto"/>
          <w:szCs w:val="22"/>
          <w:lang w:val="en-US" w:eastAsia="zh-CN"/>
        </w:rPr>
        <w:t>UL n3-n26 does not affect DL n1.</w:t>
      </w:r>
    </w:p>
    <w:p w14:paraId="5351D7BC" w14:textId="77777777" w:rsidR="00C9241D" w:rsidRDefault="00C9241D" w:rsidP="00C9241D">
      <w:pPr>
        <w:pStyle w:val="Guidance"/>
        <w:rPr>
          <w:rFonts w:eastAsia="宋体"/>
          <w:i w:val="0"/>
          <w:color w:val="auto"/>
          <w:szCs w:val="22"/>
          <w:lang w:val="en-US" w:eastAsia="zh-CN"/>
        </w:rPr>
      </w:pPr>
      <w:r>
        <w:rPr>
          <w:rFonts w:eastAsia="宋体"/>
          <w:i w:val="0"/>
          <w:color w:val="auto"/>
          <w:szCs w:val="22"/>
          <w:lang w:val="en-US" w:eastAsia="zh-CN"/>
        </w:rPr>
        <w:t>UL n1-n3 does not affect DL n26.</w:t>
      </w:r>
    </w:p>
    <w:p w14:paraId="05CE17D9" w14:textId="691DFD15" w:rsidR="00C9241D" w:rsidRPr="00A20126" w:rsidRDefault="00C9241D" w:rsidP="00C9241D">
      <w:pPr>
        <w:pStyle w:val="41"/>
      </w:pPr>
      <w:bookmarkStart w:id="145" w:name="_Toc136288144"/>
      <w:r w:rsidRPr="00A20126">
        <w:t>5</w:t>
      </w:r>
      <w:r>
        <w:t>.</w:t>
      </w:r>
      <w:r>
        <w:rPr>
          <w:rFonts w:hint="eastAsia"/>
        </w:rPr>
        <w:t>5</w:t>
      </w:r>
      <w:r w:rsidRPr="00A20126">
        <w:t>.2.2</w:t>
      </w:r>
      <w:r w:rsidRPr="00A20126">
        <w:tab/>
      </w:r>
      <w:bookmarkEnd w:id="142"/>
      <w:r w:rsidRPr="00A20126">
        <w:t>REFSENS requirements</w:t>
      </w:r>
      <w:bookmarkEnd w:id="143"/>
      <w:bookmarkEnd w:id="144"/>
      <w:bookmarkEnd w:id="145"/>
    </w:p>
    <w:p w14:paraId="4E759D6C" w14:textId="77777777" w:rsidR="00C9241D" w:rsidRDefault="00C9241D" w:rsidP="00C9241D">
      <w:r>
        <w:t>Based on the co-existence studies there are no need to defined MSD values.</w:t>
      </w:r>
    </w:p>
    <w:p w14:paraId="23C24D90" w14:textId="582D9A0E" w:rsidR="002F2671" w:rsidRPr="00A20126" w:rsidRDefault="002F2671" w:rsidP="00A20126">
      <w:pPr>
        <w:pStyle w:val="21"/>
      </w:pPr>
      <w:bookmarkStart w:id="146" w:name="_Toc136288145"/>
      <w:r w:rsidRPr="00A20126">
        <w:t>5.</w:t>
      </w:r>
      <w:r>
        <w:rPr>
          <w:rFonts w:hint="eastAsia"/>
        </w:rPr>
        <w:t>6</w:t>
      </w:r>
      <w:r w:rsidRPr="00A20126">
        <w:tab/>
        <w:t>CA_n1-n26-n78</w:t>
      </w:r>
      <w:bookmarkEnd w:id="146"/>
    </w:p>
    <w:p w14:paraId="702657DD" w14:textId="0D0983FC" w:rsidR="002F2671" w:rsidRPr="00A20126" w:rsidRDefault="002F2671" w:rsidP="002F2671">
      <w:pPr>
        <w:pStyle w:val="31"/>
      </w:pPr>
      <w:bookmarkStart w:id="147" w:name="_Toc136288146"/>
      <w:r>
        <w:t>5.6.1</w:t>
      </w:r>
      <w:r>
        <w:tab/>
      </w:r>
      <w:r w:rsidRPr="00A20126">
        <w:t>Common for 1 band UL and 2 bands UL CA</w:t>
      </w:r>
      <w:bookmarkEnd w:id="147"/>
    </w:p>
    <w:p w14:paraId="0A05AF3A" w14:textId="62C2B442" w:rsidR="002F2671" w:rsidRPr="00A20126" w:rsidRDefault="002F2671" w:rsidP="002F2671">
      <w:pPr>
        <w:pStyle w:val="41"/>
      </w:pPr>
      <w:bookmarkStart w:id="148" w:name="_Toc136288147"/>
      <w:r>
        <w:t>5.6.1.1</w:t>
      </w:r>
      <w:r>
        <w:tab/>
      </w:r>
      <w:r w:rsidRPr="00A20126">
        <w:t>Operating bands for CA</w:t>
      </w:r>
      <w:bookmarkEnd w:id="148"/>
    </w:p>
    <w:p w14:paraId="171FF3F4" w14:textId="08B1DB4B" w:rsidR="002F2671" w:rsidRPr="00A20126" w:rsidRDefault="002F2671" w:rsidP="002F2671">
      <w:pPr>
        <w:pStyle w:val="TH"/>
        <w:rPr>
          <w:rFonts w:cs="Arial"/>
        </w:rPr>
      </w:pPr>
      <w:r w:rsidRPr="00A20126">
        <w:rPr>
          <w:rFonts w:cs="Arial"/>
        </w:rPr>
        <w:t xml:space="preserve">Table </w:t>
      </w:r>
      <w:r w:rsidRPr="002F2671">
        <w:rPr>
          <w:rFonts w:cs="Arial"/>
        </w:rPr>
        <w:t>5.</w:t>
      </w:r>
      <w:r>
        <w:rPr>
          <w:rFonts w:cs="Arial"/>
        </w:rPr>
        <w:t>6</w:t>
      </w:r>
      <w:r w:rsidRPr="00A20126">
        <w:rPr>
          <w:rFonts w:cs="Arial"/>
        </w:rPr>
        <w:t>.1.1-1: 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2F2671" w14:paraId="7EEBEDA6" w14:textId="77777777" w:rsidTr="00F73866">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3FDE8DBD" w14:textId="77777777" w:rsidR="002F2671" w:rsidRDefault="002F2671" w:rsidP="00F73866">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57F06B0B" w14:textId="77777777" w:rsidR="002F2671" w:rsidRDefault="002F2671" w:rsidP="00F73866">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3D47679A" w14:textId="77777777" w:rsidR="002F2671" w:rsidRDefault="002F2671" w:rsidP="00F73866">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75E5A48" w14:textId="77777777" w:rsidR="002F2671" w:rsidRDefault="002F2671" w:rsidP="00F73866">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79BA661A" w14:textId="77777777" w:rsidR="002F2671" w:rsidRDefault="002F2671" w:rsidP="00F73866">
            <w:pPr>
              <w:keepNext/>
              <w:keepLines/>
              <w:spacing w:after="0"/>
              <w:jc w:val="center"/>
              <w:rPr>
                <w:rFonts w:ascii="Arial" w:hAnsi="Arial"/>
                <w:b/>
                <w:color w:val="000000"/>
                <w:sz w:val="18"/>
              </w:rPr>
            </w:pPr>
            <w:r>
              <w:rPr>
                <w:rFonts w:ascii="Arial" w:hAnsi="Arial"/>
                <w:b/>
                <w:color w:val="000000"/>
                <w:sz w:val="18"/>
              </w:rPr>
              <w:t>Duplex Mode</w:t>
            </w:r>
          </w:p>
        </w:tc>
      </w:tr>
      <w:tr w:rsidR="002F2671" w14:paraId="7C9DC15F"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090366" w14:textId="77777777" w:rsidR="002F2671" w:rsidRDefault="002F2671" w:rsidP="00F73866">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D430E7" w14:textId="77777777" w:rsidR="002F2671" w:rsidRDefault="002F2671" w:rsidP="00F73866">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2764E762" w14:textId="77777777" w:rsidR="002F2671" w:rsidRDefault="002F2671" w:rsidP="00F73866">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650D6FCB" w14:textId="77777777" w:rsidR="002F2671" w:rsidRDefault="002F2671" w:rsidP="00F73866">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86ACBD" w14:textId="77777777" w:rsidR="002F2671" w:rsidRDefault="002F2671" w:rsidP="00F73866">
            <w:pPr>
              <w:spacing w:after="0"/>
              <w:rPr>
                <w:rFonts w:ascii="Arial" w:hAnsi="Arial"/>
                <w:b/>
                <w:color w:val="000000"/>
                <w:sz w:val="18"/>
              </w:rPr>
            </w:pPr>
          </w:p>
        </w:tc>
      </w:tr>
      <w:tr w:rsidR="002F2671" w14:paraId="26CB5EC4" w14:textId="77777777" w:rsidTr="00F73866">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105D3C" w14:textId="77777777" w:rsidR="002F2671" w:rsidRDefault="002F2671" w:rsidP="00F73866">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D5AD39" w14:textId="77777777" w:rsidR="002F2671" w:rsidRDefault="002F2671" w:rsidP="00F73866">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1963492A" w14:textId="77777777" w:rsidR="002F2671" w:rsidRDefault="002F2671" w:rsidP="00F73866">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10FA817D" w14:textId="77777777" w:rsidR="002F2671" w:rsidRDefault="002F2671" w:rsidP="00F73866">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4658D8" w14:textId="77777777" w:rsidR="002F2671" w:rsidRDefault="002F2671" w:rsidP="00F73866">
            <w:pPr>
              <w:spacing w:after="0"/>
              <w:rPr>
                <w:rFonts w:ascii="Arial" w:hAnsi="Arial"/>
                <w:b/>
                <w:color w:val="000000"/>
                <w:sz w:val="18"/>
              </w:rPr>
            </w:pPr>
          </w:p>
        </w:tc>
      </w:tr>
      <w:tr w:rsidR="002F2671" w14:paraId="5C0934AD" w14:textId="77777777" w:rsidTr="00F73866">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62FF4843" w14:textId="77777777" w:rsidR="002F2671" w:rsidRPr="00050EB8" w:rsidRDefault="002F2671" w:rsidP="00F73866">
            <w:pPr>
              <w:keepNext/>
              <w:keepLines/>
              <w:spacing w:after="0"/>
              <w:jc w:val="center"/>
              <w:rPr>
                <w:rFonts w:ascii="Arial" w:hAnsi="Arial"/>
                <w:color w:val="000000"/>
                <w:sz w:val="18"/>
                <w:lang w:eastAsia="zh-CN"/>
              </w:rPr>
            </w:pPr>
            <w:r w:rsidRPr="009B4792">
              <w:rPr>
                <w:rFonts w:ascii="Arial" w:eastAsia="宋体" w:hAnsi="Arial"/>
                <w:color w:val="000000"/>
                <w:sz w:val="18"/>
                <w:lang w:eastAsia="zh-CN"/>
              </w:rPr>
              <w:t>CA_n1-n26</w:t>
            </w:r>
            <w:r>
              <w:rPr>
                <w:rFonts w:ascii="Arial" w:eastAsia="宋体" w:hAnsi="Arial"/>
                <w:color w:val="000000"/>
                <w:sz w:val="18"/>
                <w:lang w:eastAsia="zh-CN"/>
              </w:rPr>
              <w:t>-n78</w:t>
            </w:r>
          </w:p>
        </w:tc>
        <w:tc>
          <w:tcPr>
            <w:tcW w:w="1067" w:type="dxa"/>
            <w:tcBorders>
              <w:top w:val="single" w:sz="4" w:space="0" w:color="auto"/>
              <w:left w:val="single" w:sz="4" w:space="0" w:color="auto"/>
              <w:bottom w:val="single" w:sz="4" w:space="0" w:color="auto"/>
              <w:right w:val="single" w:sz="4" w:space="0" w:color="auto"/>
            </w:tcBorders>
            <w:vAlign w:val="center"/>
            <w:hideMark/>
          </w:tcPr>
          <w:p w14:paraId="768421FB" w14:textId="77777777" w:rsidR="002F2671" w:rsidRPr="00050EB8" w:rsidRDefault="002F2671" w:rsidP="00F73866">
            <w:pPr>
              <w:keepNext/>
              <w:keepLines/>
              <w:spacing w:after="0"/>
              <w:jc w:val="center"/>
              <w:rPr>
                <w:rFonts w:ascii="Arial" w:hAnsi="Arial"/>
                <w:color w:val="000000"/>
                <w:sz w:val="18"/>
              </w:rPr>
            </w:pPr>
            <w:r>
              <w:rPr>
                <w:rFonts w:ascii="Arial" w:hAnsi="Arial"/>
                <w:color w:val="000000"/>
                <w:sz w:val="18"/>
              </w:rPr>
              <w:t>n1</w:t>
            </w:r>
          </w:p>
        </w:tc>
        <w:tc>
          <w:tcPr>
            <w:tcW w:w="1212" w:type="dxa"/>
            <w:tcBorders>
              <w:top w:val="single" w:sz="4" w:space="0" w:color="auto"/>
              <w:left w:val="single" w:sz="4" w:space="0" w:color="auto"/>
              <w:bottom w:val="single" w:sz="4" w:space="0" w:color="auto"/>
              <w:right w:val="single" w:sz="4" w:space="0" w:color="auto"/>
            </w:tcBorders>
            <w:hideMark/>
          </w:tcPr>
          <w:p w14:paraId="46188CC0" w14:textId="77777777" w:rsidR="002F2671" w:rsidRPr="00050EB8" w:rsidRDefault="002F2671" w:rsidP="00F73866">
            <w:pPr>
              <w:keepNext/>
              <w:keepLines/>
              <w:spacing w:after="0"/>
              <w:jc w:val="right"/>
              <w:rPr>
                <w:rFonts w:ascii="Arial" w:hAnsi="Arial" w:cs="Arial"/>
                <w:color w:val="000000"/>
                <w:sz w:val="18"/>
                <w:lang w:eastAsia="zh-CN"/>
              </w:rPr>
            </w:pPr>
            <w:r>
              <w:rPr>
                <w:rFonts w:ascii="Arial" w:hAnsi="Arial" w:cs="Arial"/>
                <w:sz w:val="18"/>
                <w:lang w:val="en-US" w:eastAsia="zh-CN"/>
              </w:rPr>
              <w:t>1920 MHz</w:t>
            </w:r>
          </w:p>
        </w:tc>
        <w:tc>
          <w:tcPr>
            <w:tcW w:w="317" w:type="dxa"/>
            <w:tcBorders>
              <w:top w:val="single" w:sz="4" w:space="0" w:color="auto"/>
              <w:left w:val="single" w:sz="4" w:space="0" w:color="auto"/>
              <w:bottom w:val="single" w:sz="4" w:space="0" w:color="auto"/>
              <w:right w:val="single" w:sz="4" w:space="0" w:color="auto"/>
            </w:tcBorders>
            <w:hideMark/>
          </w:tcPr>
          <w:p w14:paraId="36DC7140" w14:textId="77777777" w:rsidR="002F2671" w:rsidRDefault="002F2671"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41F17360" w14:textId="77777777" w:rsidR="002F2671" w:rsidRPr="00050EB8" w:rsidRDefault="002F2671" w:rsidP="00F73866">
            <w:pPr>
              <w:keepNext/>
              <w:keepLines/>
              <w:spacing w:after="0"/>
              <w:rPr>
                <w:rFonts w:ascii="Arial" w:hAnsi="Arial" w:cs="Arial"/>
                <w:color w:val="000000"/>
                <w:sz w:val="18"/>
                <w:lang w:eastAsia="zh-CN"/>
              </w:rPr>
            </w:pPr>
            <w:r>
              <w:rPr>
                <w:rFonts w:ascii="Arial" w:hAnsi="Arial" w:cs="Arial"/>
                <w:sz w:val="18"/>
                <w:lang w:val="en-US" w:eastAsia="zh-CN"/>
              </w:rPr>
              <w:t>1980 MHz</w:t>
            </w:r>
          </w:p>
        </w:tc>
        <w:tc>
          <w:tcPr>
            <w:tcW w:w="1210" w:type="dxa"/>
            <w:tcBorders>
              <w:top w:val="single" w:sz="4" w:space="0" w:color="auto"/>
              <w:left w:val="single" w:sz="4" w:space="0" w:color="auto"/>
              <w:bottom w:val="single" w:sz="4" w:space="0" w:color="auto"/>
              <w:right w:val="single" w:sz="4" w:space="0" w:color="auto"/>
            </w:tcBorders>
            <w:hideMark/>
          </w:tcPr>
          <w:p w14:paraId="66E3FC85" w14:textId="77777777" w:rsidR="002F2671" w:rsidRPr="00050EB8" w:rsidRDefault="002F2671" w:rsidP="00F73866">
            <w:pPr>
              <w:keepNext/>
              <w:keepLines/>
              <w:spacing w:after="0"/>
              <w:jc w:val="right"/>
              <w:rPr>
                <w:rFonts w:ascii="Arial" w:hAnsi="Arial" w:cs="Arial"/>
                <w:color w:val="000000"/>
                <w:sz w:val="18"/>
                <w:lang w:eastAsia="zh-CN"/>
              </w:rPr>
            </w:pPr>
            <w:r>
              <w:rPr>
                <w:rFonts w:ascii="Arial" w:hAnsi="Arial" w:cs="Arial"/>
                <w:sz w:val="18"/>
                <w:lang w:val="en-US"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14:paraId="535B6191" w14:textId="77777777" w:rsidR="002F2671" w:rsidRDefault="002F2671"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73BADD0D" w14:textId="77777777" w:rsidR="002F2671" w:rsidRPr="00050EB8" w:rsidRDefault="002F2671" w:rsidP="00F73866">
            <w:pPr>
              <w:keepNext/>
              <w:keepLines/>
              <w:spacing w:after="0"/>
              <w:rPr>
                <w:rFonts w:ascii="Arial" w:hAnsi="Arial" w:cs="Arial"/>
                <w:color w:val="000000"/>
                <w:sz w:val="18"/>
                <w:lang w:eastAsia="zh-CN"/>
              </w:rPr>
            </w:pPr>
            <w:r>
              <w:rPr>
                <w:rFonts w:ascii="Arial" w:hAnsi="Arial" w:cs="Arial"/>
                <w:sz w:val="18"/>
                <w:lang w:val="en-US" w:eastAsia="zh-CN"/>
              </w:rPr>
              <w:t>2170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62BF32B5" w14:textId="77777777" w:rsidR="002F2671" w:rsidRPr="00050EB8" w:rsidRDefault="002F2671" w:rsidP="00F73866">
            <w:pPr>
              <w:keepNext/>
              <w:keepLines/>
              <w:spacing w:after="0"/>
              <w:jc w:val="center"/>
              <w:rPr>
                <w:rFonts w:ascii="Arial" w:hAnsi="Arial"/>
                <w:color w:val="000000"/>
                <w:sz w:val="18"/>
                <w:lang w:eastAsia="zh-CN"/>
              </w:rPr>
            </w:pPr>
            <w:r>
              <w:rPr>
                <w:rFonts w:ascii="Arial" w:hAnsi="Arial" w:cs="Arial"/>
                <w:sz w:val="18"/>
                <w:lang w:eastAsia="ja-JP"/>
              </w:rPr>
              <w:t>FDD</w:t>
            </w:r>
          </w:p>
        </w:tc>
      </w:tr>
      <w:tr w:rsidR="002F2671" w14:paraId="7D277194"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36B267" w14:textId="77777777" w:rsidR="002F2671" w:rsidRPr="00050EB8" w:rsidRDefault="002F2671" w:rsidP="00F73866">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1567064B" w14:textId="77777777" w:rsidR="002F2671" w:rsidRPr="00050EB8" w:rsidRDefault="002F2671" w:rsidP="00F73866">
            <w:pPr>
              <w:keepNext/>
              <w:keepLines/>
              <w:spacing w:after="0"/>
              <w:jc w:val="center"/>
              <w:rPr>
                <w:rFonts w:ascii="Arial" w:hAnsi="Arial"/>
                <w:color w:val="000000"/>
                <w:sz w:val="18"/>
              </w:rPr>
            </w:pPr>
            <w:r>
              <w:rPr>
                <w:rFonts w:ascii="Arial" w:eastAsia="宋体" w:hAnsi="Arial"/>
                <w:color w:val="000000"/>
                <w:sz w:val="18"/>
                <w:lang w:eastAsia="zh-CN"/>
              </w:rPr>
              <w:t>n26</w:t>
            </w:r>
          </w:p>
        </w:tc>
        <w:tc>
          <w:tcPr>
            <w:tcW w:w="1212" w:type="dxa"/>
            <w:tcBorders>
              <w:top w:val="single" w:sz="4" w:space="0" w:color="auto"/>
              <w:left w:val="single" w:sz="4" w:space="0" w:color="auto"/>
              <w:bottom w:val="single" w:sz="4" w:space="0" w:color="auto"/>
              <w:right w:val="single" w:sz="4" w:space="0" w:color="auto"/>
            </w:tcBorders>
          </w:tcPr>
          <w:p w14:paraId="2C691BCD" w14:textId="77777777" w:rsidR="002F2671" w:rsidRPr="00050EB8" w:rsidRDefault="002F2671" w:rsidP="00F73866">
            <w:pPr>
              <w:keepNext/>
              <w:keepLines/>
              <w:spacing w:after="0"/>
              <w:jc w:val="right"/>
              <w:rPr>
                <w:rFonts w:ascii="Arial" w:hAnsi="Arial" w:cs="Arial"/>
                <w:color w:val="000000"/>
                <w:sz w:val="18"/>
                <w:lang w:eastAsia="zh-CN"/>
              </w:rPr>
            </w:pPr>
            <w:r>
              <w:rPr>
                <w:rFonts w:ascii="Arial" w:hAnsi="Arial" w:cs="Arial"/>
                <w:sz w:val="18"/>
                <w:lang w:val="en-US" w:eastAsia="zh-CN"/>
              </w:rPr>
              <w:t>814 MHz</w:t>
            </w:r>
          </w:p>
        </w:tc>
        <w:tc>
          <w:tcPr>
            <w:tcW w:w="317" w:type="dxa"/>
            <w:tcBorders>
              <w:top w:val="single" w:sz="4" w:space="0" w:color="auto"/>
              <w:left w:val="single" w:sz="4" w:space="0" w:color="auto"/>
              <w:bottom w:val="single" w:sz="4" w:space="0" w:color="auto"/>
              <w:right w:val="single" w:sz="4" w:space="0" w:color="auto"/>
            </w:tcBorders>
          </w:tcPr>
          <w:p w14:paraId="575C55EC" w14:textId="77777777" w:rsidR="002F2671" w:rsidRDefault="002F2671"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tcPr>
          <w:p w14:paraId="0C591F65" w14:textId="77777777" w:rsidR="002F2671" w:rsidRPr="00050EB8" w:rsidRDefault="002F2671" w:rsidP="00F73866">
            <w:pPr>
              <w:keepNext/>
              <w:keepLines/>
              <w:spacing w:after="0"/>
              <w:rPr>
                <w:rFonts w:ascii="Arial" w:hAnsi="Arial" w:cs="Arial"/>
                <w:color w:val="000000"/>
                <w:sz w:val="18"/>
                <w:lang w:eastAsia="zh-CN"/>
              </w:rPr>
            </w:pPr>
            <w:r>
              <w:rPr>
                <w:rFonts w:ascii="Arial" w:hAnsi="Arial" w:cs="Arial"/>
                <w:sz w:val="18"/>
                <w:lang w:val="en-US" w:eastAsia="zh-CN"/>
              </w:rPr>
              <w:t>849 MHz</w:t>
            </w:r>
          </w:p>
        </w:tc>
        <w:tc>
          <w:tcPr>
            <w:tcW w:w="1210" w:type="dxa"/>
            <w:tcBorders>
              <w:top w:val="single" w:sz="4" w:space="0" w:color="auto"/>
              <w:left w:val="single" w:sz="4" w:space="0" w:color="auto"/>
              <w:bottom w:val="single" w:sz="4" w:space="0" w:color="auto"/>
              <w:right w:val="single" w:sz="4" w:space="0" w:color="auto"/>
            </w:tcBorders>
          </w:tcPr>
          <w:p w14:paraId="5216254E" w14:textId="77777777" w:rsidR="002F2671" w:rsidRPr="00050EB8" w:rsidRDefault="002F2671" w:rsidP="00F73866">
            <w:pPr>
              <w:keepNext/>
              <w:keepLines/>
              <w:spacing w:after="0"/>
              <w:jc w:val="right"/>
              <w:rPr>
                <w:rFonts w:ascii="Arial" w:hAnsi="Arial" w:cs="Arial"/>
                <w:color w:val="000000"/>
                <w:sz w:val="18"/>
                <w:lang w:eastAsia="zh-CN"/>
              </w:rPr>
            </w:pPr>
            <w:r>
              <w:rPr>
                <w:rFonts w:ascii="Arial" w:hAnsi="Arial" w:cs="Arial"/>
                <w:sz w:val="18"/>
                <w:lang w:val="en-US" w:eastAsia="zh-CN"/>
              </w:rPr>
              <w:t>859 MHz</w:t>
            </w:r>
          </w:p>
        </w:tc>
        <w:tc>
          <w:tcPr>
            <w:tcW w:w="317" w:type="dxa"/>
            <w:tcBorders>
              <w:top w:val="single" w:sz="4" w:space="0" w:color="auto"/>
              <w:left w:val="single" w:sz="4" w:space="0" w:color="auto"/>
              <w:bottom w:val="single" w:sz="4" w:space="0" w:color="auto"/>
              <w:right w:val="single" w:sz="4" w:space="0" w:color="auto"/>
            </w:tcBorders>
          </w:tcPr>
          <w:p w14:paraId="36A20358" w14:textId="77777777" w:rsidR="002F2671" w:rsidRDefault="002F2671" w:rsidP="00F73866">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006710ED" w14:textId="77777777" w:rsidR="002F2671" w:rsidRPr="00050EB8" w:rsidRDefault="002F2671" w:rsidP="00F73866">
            <w:pPr>
              <w:keepNext/>
              <w:keepLines/>
              <w:spacing w:after="0"/>
              <w:rPr>
                <w:rFonts w:ascii="Arial" w:hAnsi="Arial" w:cs="Arial"/>
                <w:color w:val="000000"/>
                <w:sz w:val="18"/>
                <w:lang w:eastAsia="zh-CN"/>
              </w:rPr>
            </w:pPr>
            <w:r>
              <w:rPr>
                <w:rFonts w:ascii="Arial" w:hAnsi="Arial" w:cs="Arial"/>
                <w:sz w:val="18"/>
                <w:lang w:val="en-US" w:eastAsia="zh-CN"/>
              </w:rPr>
              <w:t>894 MHz</w:t>
            </w:r>
          </w:p>
        </w:tc>
        <w:tc>
          <w:tcPr>
            <w:tcW w:w="850" w:type="dxa"/>
            <w:tcBorders>
              <w:top w:val="single" w:sz="4" w:space="0" w:color="auto"/>
              <w:left w:val="single" w:sz="4" w:space="0" w:color="auto"/>
              <w:bottom w:val="single" w:sz="4" w:space="0" w:color="auto"/>
              <w:right w:val="single" w:sz="4" w:space="0" w:color="auto"/>
            </w:tcBorders>
            <w:vAlign w:val="center"/>
          </w:tcPr>
          <w:p w14:paraId="0D01124B" w14:textId="77777777" w:rsidR="002F2671" w:rsidRPr="00050EB8" w:rsidRDefault="002F2671" w:rsidP="00F73866">
            <w:pPr>
              <w:keepNext/>
              <w:keepLines/>
              <w:spacing w:after="0"/>
              <w:jc w:val="center"/>
              <w:rPr>
                <w:rFonts w:ascii="Arial" w:hAnsi="Arial"/>
                <w:color w:val="000000"/>
                <w:sz w:val="18"/>
                <w:lang w:eastAsia="zh-CN"/>
              </w:rPr>
            </w:pPr>
            <w:r>
              <w:rPr>
                <w:rFonts w:ascii="Arial" w:hAnsi="Arial" w:cs="Arial"/>
                <w:sz w:val="18"/>
                <w:lang w:eastAsia="ja-JP"/>
              </w:rPr>
              <w:t>FDD</w:t>
            </w:r>
          </w:p>
        </w:tc>
      </w:tr>
      <w:tr w:rsidR="002F2671" w14:paraId="23572C67"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3D3B08" w14:textId="77777777" w:rsidR="002F2671" w:rsidRPr="00050EB8" w:rsidRDefault="002F2671" w:rsidP="00F73866">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610E91C6" w14:textId="77777777" w:rsidR="002F2671" w:rsidRPr="00050EB8" w:rsidRDefault="002F2671" w:rsidP="00F73866">
            <w:pPr>
              <w:keepNext/>
              <w:keepLines/>
              <w:spacing w:after="0"/>
              <w:jc w:val="center"/>
              <w:rPr>
                <w:rFonts w:ascii="Arial" w:hAnsi="Arial"/>
                <w:color w:val="000000"/>
                <w:sz w:val="18"/>
                <w:lang w:eastAsia="zh-CN"/>
              </w:rPr>
            </w:pPr>
            <w:r>
              <w:rPr>
                <w:rFonts w:ascii="Arial" w:eastAsia="宋体" w:hAnsi="Arial" w:cs="Arial"/>
                <w:sz w:val="18"/>
                <w:lang w:val="en-US" w:eastAsia="zh-CN"/>
              </w:rPr>
              <w:t>n78</w:t>
            </w:r>
          </w:p>
        </w:tc>
        <w:tc>
          <w:tcPr>
            <w:tcW w:w="1212" w:type="dxa"/>
            <w:tcBorders>
              <w:top w:val="single" w:sz="4" w:space="0" w:color="auto"/>
              <w:left w:val="single" w:sz="4" w:space="0" w:color="auto"/>
              <w:bottom w:val="single" w:sz="4" w:space="0" w:color="auto"/>
              <w:right w:val="single" w:sz="4" w:space="0" w:color="auto"/>
            </w:tcBorders>
            <w:vAlign w:val="center"/>
          </w:tcPr>
          <w:p w14:paraId="06FB3A1E" w14:textId="77777777" w:rsidR="002F2671" w:rsidRPr="00050EB8" w:rsidRDefault="002F2671" w:rsidP="00F73866">
            <w:pPr>
              <w:keepNext/>
              <w:keepLines/>
              <w:spacing w:after="0"/>
              <w:jc w:val="right"/>
              <w:rPr>
                <w:rFonts w:ascii="Arial" w:hAnsi="Arial" w:cs="Arial"/>
                <w:color w:val="000000"/>
                <w:sz w:val="18"/>
                <w:lang w:eastAsia="zh-CN"/>
              </w:rPr>
            </w:pPr>
            <w:r>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6EF13490" w14:textId="77777777" w:rsidR="002F2671" w:rsidRDefault="002F2671"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367A63D6" w14:textId="77777777" w:rsidR="002F2671" w:rsidRPr="00050EB8" w:rsidRDefault="002F2671" w:rsidP="00F73866">
            <w:pPr>
              <w:keepNext/>
              <w:keepLines/>
              <w:spacing w:after="0"/>
              <w:rPr>
                <w:rFonts w:ascii="Arial" w:hAnsi="Arial" w:cs="Arial"/>
                <w:color w:val="000000"/>
                <w:sz w:val="18"/>
                <w:lang w:eastAsia="zh-CN"/>
              </w:rPr>
            </w:pPr>
            <w:r>
              <w:rPr>
                <w:rFonts w:ascii="Arial" w:hAnsi="Arial" w:cs="Arial"/>
                <w:sz w:val="18"/>
                <w:lang w:val="en-US" w:eastAsia="zh-CN"/>
              </w:rPr>
              <w:t>3800 MHz</w:t>
            </w:r>
          </w:p>
        </w:tc>
        <w:tc>
          <w:tcPr>
            <w:tcW w:w="1210" w:type="dxa"/>
            <w:tcBorders>
              <w:top w:val="single" w:sz="4" w:space="0" w:color="auto"/>
              <w:left w:val="single" w:sz="4" w:space="0" w:color="auto"/>
              <w:bottom w:val="single" w:sz="4" w:space="0" w:color="auto"/>
              <w:right w:val="single" w:sz="4" w:space="0" w:color="auto"/>
            </w:tcBorders>
            <w:vAlign w:val="center"/>
          </w:tcPr>
          <w:p w14:paraId="1054D566" w14:textId="77777777" w:rsidR="002F2671" w:rsidRPr="00050EB8" w:rsidRDefault="002F2671" w:rsidP="00F73866">
            <w:pPr>
              <w:keepNext/>
              <w:keepLines/>
              <w:spacing w:after="0"/>
              <w:jc w:val="right"/>
              <w:rPr>
                <w:rFonts w:ascii="Arial" w:hAnsi="Arial" w:cs="Arial"/>
                <w:color w:val="000000"/>
                <w:sz w:val="18"/>
                <w:lang w:eastAsia="zh-CN"/>
              </w:rPr>
            </w:pPr>
            <w:r>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218B5690" w14:textId="77777777" w:rsidR="002F2671" w:rsidRDefault="002F2671"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7984A81A" w14:textId="77777777" w:rsidR="002F2671" w:rsidRPr="00050EB8" w:rsidRDefault="002F2671" w:rsidP="00F73866">
            <w:pPr>
              <w:keepNext/>
              <w:keepLines/>
              <w:spacing w:after="0"/>
              <w:rPr>
                <w:rFonts w:ascii="Arial" w:hAnsi="Arial" w:cs="Arial"/>
                <w:color w:val="000000"/>
                <w:sz w:val="18"/>
                <w:lang w:eastAsia="zh-CN"/>
              </w:rPr>
            </w:pPr>
            <w:r>
              <w:rPr>
                <w:rFonts w:ascii="Arial" w:hAnsi="Arial" w:cs="Arial"/>
                <w:sz w:val="18"/>
                <w:lang w:val="en-US" w:eastAsia="zh-CN"/>
              </w:rPr>
              <w:t>3800 MHz</w:t>
            </w:r>
          </w:p>
        </w:tc>
        <w:tc>
          <w:tcPr>
            <w:tcW w:w="850" w:type="dxa"/>
            <w:tcBorders>
              <w:top w:val="single" w:sz="4" w:space="0" w:color="auto"/>
              <w:left w:val="single" w:sz="4" w:space="0" w:color="auto"/>
              <w:bottom w:val="single" w:sz="4" w:space="0" w:color="auto"/>
              <w:right w:val="single" w:sz="4" w:space="0" w:color="auto"/>
            </w:tcBorders>
            <w:vAlign w:val="center"/>
          </w:tcPr>
          <w:p w14:paraId="7131ECD2" w14:textId="77777777" w:rsidR="002F2671" w:rsidRPr="00050EB8" w:rsidRDefault="002F2671" w:rsidP="00F73866">
            <w:pPr>
              <w:keepNext/>
              <w:keepLines/>
              <w:spacing w:after="0"/>
              <w:jc w:val="center"/>
              <w:rPr>
                <w:rFonts w:ascii="Arial" w:hAnsi="Arial" w:cs="Arial"/>
                <w:color w:val="000000"/>
                <w:sz w:val="18"/>
                <w:szCs w:val="18"/>
                <w:lang w:eastAsia="zh-CN"/>
              </w:rPr>
            </w:pPr>
            <w:r>
              <w:rPr>
                <w:rFonts w:ascii="Arial" w:hAnsi="Arial" w:cs="Arial"/>
                <w:sz w:val="18"/>
                <w:lang w:eastAsia="ja-JP"/>
              </w:rPr>
              <w:t>TDD</w:t>
            </w:r>
          </w:p>
        </w:tc>
      </w:tr>
    </w:tbl>
    <w:p w14:paraId="624F257C" w14:textId="77777777" w:rsidR="002F2671" w:rsidRDefault="002F2671" w:rsidP="002F2671">
      <w:pPr>
        <w:rPr>
          <w:lang w:eastAsia="ko-KR"/>
        </w:rPr>
      </w:pPr>
    </w:p>
    <w:p w14:paraId="115DFD7C" w14:textId="0A6C6FC0" w:rsidR="002F2671" w:rsidRPr="00A20126" w:rsidRDefault="002F2671" w:rsidP="002F2671">
      <w:pPr>
        <w:pStyle w:val="41"/>
      </w:pPr>
      <w:bookmarkStart w:id="149" w:name="_Toc136288148"/>
      <w:r w:rsidRPr="00A20126">
        <w:t>5.</w:t>
      </w:r>
      <w:r>
        <w:rPr>
          <w:rFonts w:hint="eastAsia"/>
        </w:rPr>
        <w:t>6.</w:t>
      </w:r>
      <w:r>
        <w:t>1.2</w:t>
      </w:r>
      <w:r>
        <w:tab/>
        <w:t xml:space="preserve">Channel bandwidths per operating band for </w:t>
      </w:r>
      <w:r>
        <w:rPr>
          <w:rFonts w:hint="eastAsia"/>
        </w:rPr>
        <w:t>CA</w:t>
      </w:r>
      <w:bookmarkEnd w:id="149"/>
    </w:p>
    <w:p w14:paraId="5DD2460D" w14:textId="185A827C" w:rsidR="002F2671" w:rsidRPr="00A20126" w:rsidRDefault="002F2671" w:rsidP="002F2671">
      <w:pPr>
        <w:pStyle w:val="TH"/>
        <w:rPr>
          <w:rFonts w:cs="Arial"/>
        </w:rPr>
      </w:pPr>
      <w:r>
        <w:rPr>
          <w:rFonts w:cs="Arial"/>
        </w:rPr>
        <w:t xml:space="preserve">Table </w:t>
      </w:r>
      <w:r w:rsidRPr="00A20126">
        <w:rPr>
          <w:rFonts w:cs="Arial"/>
        </w:rPr>
        <w:t>5.</w:t>
      </w:r>
      <w:r>
        <w:rPr>
          <w:rFonts w:cs="Arial" w:hint="eastAsia"/>
        </w:rPr>
        <w:t>6</w:t>
      </w:r>
      <w:r>
        <w:rPr>
          <w:rFonts w:cs="Arial"/>
        </w:rPr>
        <w:t xml:space="preserve">.1.2-1: Supported bandwidths per </w:t>
      </w:r>
      <w:r w:rsidRPr="00A20126">
        <w:rPr>
          <w:rFonts w:cs="Arial"/>
        </w:rPr>
        <w:t>CA</w:t>
      </w:r>
      <w:r>
        <w:rPr>
          <w:rFonts w:cs="Arial"/>
        </w:rPr>
        <w:t xml:space="preserve"> band combination of </w:t>
      </w:r>
      <w:r w:rsidRPr="002F2671">
        <w:rPr>
          <w:rFonts w:cs="Arial"/>
        </w:rPr>
        <w:t>band n</w:t>
      </w:r>
      <w:r>
        <w:rPr>
          <w:rFonts w:cs="Arial"/>
        </w:rPr>
        <w:t>1</w:t>
      </w:r>
      <w:r w:rsidRPr="002F2671">
        <w:rPr>
          <w:rFonts w:cs="Arial"/>
        </w:rPr>
        <w:t>+n</w:t>
      </w:r>
      <w:r>
        <w:rPr>
          <w:rFonts w:cs="Arial"/>
        </w:rPr>
        <w:t>26</w:t>
      </w:r>
      <w:r w:rsidRPr="002F2671">
        <w:rPr>
          <w:rFonts w:cs="Arial"/>
        </w:rPr>
        <w:t>+n</w:t>
      </w:r>
      <w:r>
        <w:rPr>
          <w:rFonts w:cs="Arial"/>
        </w:rPr>
        <w:t>78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2F2671" w14:paraId="5C6A7FA8" w14:textId="77777777" w:rsidTr="00F73866">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66D64FEA" w14:textId="77777777" w:rsidR="002F2671" w:rsidRDefault="002F2671" w:rsidP="00F73866">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46C4B320" w14:textId="77777777" w:rsidR="002F2671" w:rsidRDefault="002F2671" w:rsidP="00F73866">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0318BAC8" w14:textId="77777777" w:rsidR="002F2671" w:rsidRDefault="002F2671" w:rsidP="00F73866">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6C22A33" w14:textId="77777777" w:rsidR="002F2671" w:rsidRDefault="002F2671" w:rsidP="00F7386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41D9D26D" w14:textId="77777777" w:rsidR="002F2671" w:rsidRDefault="002F2671" w:rsidP="00F73866">
            <w:pPr>
              <w:pStyle w:val="TAH"/>
              <w:overflowPunct w:val="0"/>
              <w:autoSpaceDE w:val="0"/>
              <w:autoSpaceDN w:val="0"/>
              <w:adjustRightInd w:val="0"/>
              <w:rPr>
                <w:szCs w:val="18"/>
                <w:lang w:val="en-US" w:eastAsia="zh-CN"/>
              </w:rPr>
            </w:pPr>
            <w:r>
              <w:t>Bandwidth combination set</w:t>
            </w:r>
          </w:p>
        </w:tc>
      </w:tr>
      <w:tr w:rsidR="002F2671" w14:paraId="7FCC8EF8" w14:textId="77777777" w:rsidTr="00F7386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B0249F" w14:textId="77777777" w:rsidR="002F2671" w:rsidRDefault="002F2671" w:rsidP="00F73866">
            <w:pPr>
              <w:pStyle w:val="TAC"/>
              <w:overflowPunct w:val="0"/>
              <w:autoSpaceDE w:val="0"/>
              <w:autoSpaceDN w:val="0"/>
              <w:adjustRightInd w:val="0"/>
              <w:rPr>
                <w:rFonts w:eastAsia="宋体"/>
                <w:szCs w:val="18"/>
                <w:lang w:val="en-US" w:eastAsia="zh-CN"/>
              </w:rPr>
            </w:pPr>
            <w:r w:rsidRPr="009B4792">
              <w:t>CA_n1A-n26A</w:t>
            </w:r>
            <w: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79EABD" w14:textId="77777777" w:rsidR="002F2671" w:rsidRPr="0064721B" w:rsidRDefault="002F2671" w:rsidP="00F73866">
            <w:pPr>
              <w:pStyle w:val="TAC"/>
              <w:overflowPunct w:val="0"/>
              <w:autoSpaceDE w:val="0"/>
              <w:autoSpaceDN w:val="0"/>
              <w:adjustRightInd w:val="0"/>
              <w:rPr>
                <w:szCs w:val="18"/>
                <w:lang w:val="en-US" w:eastAsia="zh-CN"/>
              </w:rPr>
            </w:pPr>
            <w:r w:rsidRPr="0064721B">
              <w:rPr>
                <w:szCs w:val="18"/>
                <w:lang w:val="en-US" w:eastAsia="zh-CN"/>
              </w:rPr>
              <w:t>CA_n1A-n26A</w:t>
            </w:r>
          </w:p>
          <w:p w14:paraId="3C2F1B9E" w14:textId="77777777" w:rsidR="002F2671" w:rsidRPr="0064721B" w:rsidRDefault="002F2671" w:rsidP="00F73866">
            <w:pPr>
              <w:pStyle w:val="TAC"/>
              <w:overflowPunct w:val="0"/>
              <w:autoSpaceDE w:val="0"/>
              <w:autoSpaceDN w:val="0"/>
              <w:adjustRightInd w:val="0"/>
              <w:rPr>
                <w:szCs w:val="18"/>
                <w:lang w:val="en-US" w:eastAsia="zh-CN"/>
              </w:rPr>
            </w:pPr>
            <w:r w:rsidRPr="0064721B">
              <w:rPr>
                <w:szCs w:val="18"/>
                <w:lang w:val="en-US" w:eastAsia="zh-CN"/>
              </w:rPr>
              <w:t>CA_n1A-n78A</w:t>
            </w:r>
          </w:p>
          <w:p w14:paraId="764356C2" w14:textId="77777777" w:rsidR="002F2671" w:rsidRDefault="002F2671" w:rsidP="00F73866">
            <w:pPr>
              <w:pStyle w:val="TAC"/>
              <w:overflowPunct w:val="0"/>
              <w:autoSpaceDE w:val="0"/>
              <w:autoSpaceDN w:val="0"/>
              <w:adjustRightInd w:val="0"/>
              <w:rPr>
                <w:rFonts w:eastAsia="宋体"/>
                <w:szCs w:val="18"/>
                <w:lang w:val="en-US" w:eastAsia="zh-CN"/>
              </w:rPr>
            </w:pPr>
            <w:r w:rsidRPr="0064721B">
              <w:rPr>
                <w:szCs w:val="18"/>
                <w:lang w:val="en-US" w:eastAsia="zh-CN"/>
              </w:rPr>
              <w:t>CA_n26A-n78A</w:t>
            </w:r>
          </w:p>
        </w:tc>
        <w:tc>
          <w:tcPr>
            <w:tcW w:w="730" w:type="dxa"/>
            <w:tcBorders>
              <w:left w:val="single" w:sz="4" w:space="0" w:color="auto"/>
              <w:right w:val="single" w:sz="4" w:space="0" w:color="auto"/>
            </w:tcBorders>
            <w:vAlign w:val="center"/>
          </w:tcPr>
          <w:p w14:paraId="106452EE" w14:textId="77777777" w:rsidR="002F2671" w:rsidRDefault="002F2671" w:rsidP="00F73866">
            <w:pPr>
              <w:pStyle w:val="TAC"/>
              <w:overflowPunct w:val="0"/>
              <w:autoSpaceDE w:val="0"/>
              <w:autoSpaceDN w:val="0"/>
              <w:adjustRightInd w:val="0"/>
              <w:rPr>
                <w:szCs w:val="18"/>
                <w:lang w:val="en-US" w:eastAsia="zh-CN"/>
              </w:rPr>
            </w:pPr>
            <w:r>
              <w:rPr>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3CE3113" w14:textId="77777777" w:rsidR="002F2671" w:rsidRDefault="002F2671" w:rsidP="00F7386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83DA415" w14:textId="77777777" w:rsidR="002F2671" w:rsidRDefault="002F2671" w:rsidP="00F73866">
            <w:pPr>
              <w:pStyle w:val="TAC"/>
              <w:overflowPunct w:val="0"/>
              <w:autoSpaceDE w:val="0"/>
              <w:autoSpaceDN w:val="0"/>
              <w:adjustRightInd w:val="0"/>
              <w:rPr>
                <w:szCs w:val="18"/>
                <w:lang w:val="en-US" w:eastAsia="zh-CN"/>
              </w:rPr>
            </w:pPr>
            <w:r>
              <w:rPr>
                <w:rFonts w:hint="eastAsia"/>
                <w:szCs w:val="18"/>
                <w:lang w:val="en-US" w:eastAsia="zh-CN"/>
              </w:rPr>
              <w:t>0</w:t>
            </w:r>
          </w:p>
        </w:tc>
      </w:tr>
      <w:tr w:rsidR="002F2671" w14:paraId="505B946F" w14:textId="77777777" w:rsidTr="00F73866">
        <w:trPr>
          <w:trHeight w:val="187"/>
        </w:trPr>
        <w:tc>
          <w:tcPr>
            <w:tcW w:w="1983" w:type="dxa"/>
            <w:tcBorders>
              <w:top w:val="nil"/>
              <w:left w:val="single" w:sz="4" w:space="0" w:color="auto"/>
              <w:bottom w:val="nil"/>
              <w:right w:val="single" w:sz="4" w:space="0" w:color="auto"/>
            </w:tcBorders>
            <w:shd w:val="clear" w:color="auto" w:fill="auto"/>
            <w:vAlign w:val="center"/>
          </w:tcPr>
          <w:p w14:paraId="6595BC06" w14:textId="77777777" w:rsidR="002F2671" w:rsidRDefault="002F2671"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C5B1CCE" w14:textId="77777777" w:rsidR="002F2671" w:rsidRDefault="002F2671"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0E6CD086" w14:textId="77777777" w:rsidR="002F2671" w:rsidRDefault="002F2671" w:rsidP="00F73866">
            <w:pPr>
              <w:pStyle w:val="TAC"/>
              <w:overflowPunct w:val="0"/>
              <w:autoSpaceDE w:val="0"/>
              <w:autoSpaceDN w:val="0"/>
              <w:adjustRightInd w:val="0"/>
              <w:rPr>
                <w:szCs w:val="18"/>
                <w:lang w:val="en-US" w:eastAsia="zh-CN"/>
              </w:rPr>
            </w:pPr>
            <w:r>
              <w:rPr>
                <w:rFonts w:eastAsia="宋体"/>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F88554E" w14:textId="77777777" w:rsidR="002F2671" w:rsidRDefault="002F2671" w:rsidP="00F7386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2C3D8D1E" w14:textId="77777777" w:rsidR="002F2671" w:rsidRDefault="002F2671" w:rsidP="00F73866">
            <w:pPr>
              <w:pStyle w:val="TAC"/>
              <w:overflowPunct w:val="0"/>
              <w:autoSpaceDE w:val="0"/>
              <w:autoSpaceDN w:val="0"/>
              <w:adjustRightInd w:val="0"/>
              <w:rPr>
                <w:szCs w:val="18"/>
                <w:lang w:val="en-US" w:eastAsia="zh-CN"/>
              </w:rPr>
            </w:pPr>
          </w:p>
        </w:tc>
      </w:tr>
      <w:tr w:rsidR="002F2671" w14:paraId="0D49D944" w14:textId="77777777" w:rsidTr="00F7386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5A4CAD" w14:textId="77777777" w:rsidR="002F2671" w:rsidRDefault="002F2671"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3C6754" w14:textId="77777777" w:rsidR="002F2671" w:rsidRDefault="002F2671"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3550397" w14:textId="77777777" w:rsidR="002F2671" w:rsidRDefault="002F2671" w:rsidP="00F73866">
            <w:pPr>
              <w:pStyle w:val="TAC"/>
              <w:overflowPunct w:val="0"/>
              <w:autoSpaceDE w:val="0"/>
              <w:autoSpaceDN w:val="0"/>
              <w:adjustRightInd w:val="0"/>
              <w:rPr>
                <w:szCs w:val="18"/>
                <w:lang w:val="en-US" w:eastAsia="zh-CN"/>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F779E48" w14:textId="77777777" w:rsidR="002F2671" w:rsidRDefault="002F2671" w:rsidP="00F7386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00159C" w14:textId="77777777" w:rsidR="002F2671" w:rsidRDefault="002F2671" w:rsidP="00F73866">
            <w:pPr>
              <w:pStyle w:val="TAC"/>
              <w:overflowPunct w:val="0"/>
              <w:autoSpaceDE w:val="0"/>
              <w:autoSpaceDN w:val="0"/>
              <w:adjustRightInd w:val="0"/>
              <w:rPr>
                <w:szCs w:val="18"/>
                <w:lang w:val="en-US" w:eastAsia="zh-CN"/>
              </w:rPr>
            </w:pPr>
          </w:p>
        </w:tc>
      </w:tr>
    </w:tbl>
    <w:p w14:paraId="6520C624" w14:textId="6D725432" w:rsidR="002F2671" w:rsidRDefault="002F2671" w:rsidP="002F2671">
      <w:pPr>
        <w:pStyle w:val="EditorsNote"/>
        <w:overflowPunct w:val="0"/>
        <w:autoSpaceDE w:val="0"/>
        <w:autoSpaceDN w:val="0"/>
        <w:adjustRightInd w:val="0"/>
        <w:ind w:left="284" w:firstLine="0"/>
        <w:textAlignment w:val="baseline"/>
        <w:rPr>
          <w:rFonts w:eastAsia="Times New Roman"/>
          <w:lang w:eastAsia="en-GB"/>
        </w:rPr>
      </w:pPr>
    </w:p>
    <w:p w14:paraId="355E3503" w14:textId="746BCFAA" w:rsidR="002F2671" w:rsidRPr="00A20126" w:rsidRDefault="002F2671" w:rsidP="002F2671">
      <w:pPr>
        <w:pStyle w:val="41"/>
      </w:pPr>
      <w:bookmarkStart w:id="150" w:name="_Toc136288149"/>
      <w:r>
        <w:t>5.6.1.3</w:t>
      </w:r>
      <w:r>
        <w:tab/>
      </w:r>
      <w:r w:rsidRPr="00A20126">
        <w:t>∆T</w:t>
      </w:r>
      <w:r w:rsidRPr="00A20126">
        <w:rPr>
          <w:vertAlign w:val="subscript"/>
        </w:rPr>
        <w:t>IB,c</w:t>
      </w:r>
      <w:r w:rsidRPr="00A20126">
        <w:t xml:space="preserve"> and ∆R</w:t>
      </w:r>
      <w:r w:rsidRPr="00A20126">
        <w:rPr>
          <w:vertAlign w:val="subscript"/>
        </w:rPr>
        <w:t>IB,c</w:t>
      </w:r>
      <w:r w:rsidRPr="00A20126">
        <w:t xml:space="preserve"> values</w:t>
      </w:r>
      <w:bookmarkEnd w:id="150"/>
    </w:p>
    <w:p w14:paraId="7A247713" w14:textId="5614E824" w:rsidR="002F2671" w:rsidRDefault="002F2671" w:rsidP="002F2671">
      <w:r>
        <w:t xml:space="preserve">For </w:t>
      </w:r>
      <w:r>
        <w:rPr>
          <w:lang w:val="en-US" w:eastAsia="zh-CN"/>
        </w:rPr>
        <w:t>CA</w:t>
      </w:r>
      <w:r>
        <w:rPr>
          <w:lang w:eastAsia="zh-CN"/>
        </w:rPr>
        <w:t>_</w:t>
      </w:r>
      <w:r>
        <w:rPr>
          <w:lang w:val="en-US" w:eastAsia="zh-CN"/>
        </w:rPr>
        <w:t>n1</w:t>
      </w:r>
      <w:r>
        <w:rPr>
          <w:lang w:eastAsia="ja-JP"/>
        </w:rPr>
        <w:t>-</w:t>
      </w:r>
      <w:r>
        <w:rPr>
          <w:rFonts w:hint="eastAsia"/>
          <w:lang w:val="en-US" w:eastAsia="zh-CN"/>
        </w:rPr>
        <w:t>n</w:t>
      </w:r>
      <w:r>
        <w:rPr>
          <w:lang w:val="en-US" w:eastAsia="zh-CN"/>
        </w:rPr>
        <w:t>26-n78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w:t>
      </w:r>
      <w:r w:rsidR="00BB428D">
        <w:t xml:space="preserve">reused </w:t>
      </w:r>
      <w:r>
        <w:t>from CA_n1-n5-n78 and are given in the tables below.</w:t>
      </w:r>
    </w:p>
    <w:p w14:paraId="63F8FC93" w14:textId="3E21768C" w:rsidR="002F2671" w:rsidRDefault="002F2671" w:rsidP="002F2671">
      <w:pPr>
        <w:pStyle w:val="TH"/>
        <w:rPr>
          <w:rFonts w:cs="Arial"/>
        </w:rPr>
      </w:pPr>
      <w:r>
        <w:rPr>
          <w:rFonts w:cs="Arial"/>
        </w:rPr>
        <w:t xml:space="preserve">Table </w:t>
      </w:r>
      <w:r w:rsidRPr="00A20126">
        <w:rPr>
          <w:rFonts w:cs="Arial"/>
        </w:rPr>
        <w:t>5.</w:t>
      </w:r>
      <w:r>
        <w:rPr>
          <w:rFonts w:cs="Arial" w:hint="eastAsia"/>
        </w:rPr>
        <w:t>6</w:t>
      </w:r>
      <w:r>
        <w:rPr>
          <w:rFonts w:cs="Arial"/>
        </w:rPr>
        <w:t>.</w:t>
      </w:r>
      <w:r w:rsidRPr="00A20126">
        <w:rPr>
          <w:rFonts w:cs="Arial"/>
        </w:rPr>
        <w:t>1.</w:t>
      </w:r>
      <w:r>
        <w:rPr>
          <w:rFonts w:cs="Arial"/>
        </w:rPr>
        <w:t>3-1: ΔT</w:t>
      </w:r>
      <w:r w:rsidRPr="002F2671">
        <w:rPr>
          <w:rFonts w:cs="Arial"/>
          <w:vertAlign w:val="subscript"/>
        </w:rPr>
        <w:t>IB,c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2F2671" w14:paraId="1DF7B3E2" w14:textId="77777777" w:rsidTr="002F2671">
        <w:trPr>
          <w:jc w:val="center"/>
        </w:trPr>
        <w:tc>
          <w:tcPr>
            <w:tcW w:w="2336" w:type="dxa"/>
            <w:vMerge w:val="restart"/>
            <w:tcBorders>
              <w:top w:val="single" w:sz="4" w:space="0" w:color="auto"/>
              <w:left w:val="single" w:sz="4" w:space="0" w:color="auto"/>
              <w:right w:val="single" w:sz="4" w:space="0" w:color="auto"/>
            </w:tcBorders>
          </w:tcPr>
          <w:p w14:paraId="3BF1D4F5" w14:textId="77777777" w:rsidR="002F2671" w:rsidRDefault="002F2671" w:rsidP="00F73866">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78394FE" w14:textId="77777777" w:rsidR="002F2671" w:rsidRDefault="002F2671" w:rsidP="00F73866">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2F2671" w14:paraId="47E569C8" w14:textId="77777777" w:rsidTr="002F2671">
        <w:trPr>
          <w:jc w:val="center"/>
        </w:trPr>
        <w:tc>
          <w:tcPr>
            <w:tcW w:w="2336" w:type="dxa"/>
            <w:vMerge/>
            <w:tcBorders>
              <w:left w:val="single" w:sz="4" w:space="0" w:color="auto"/>
              <w:bottom w:val="single" w:sz="4" w:space="0" w:color="auto"/>
              <w:right w:val="single" w:sz="4" w:space="0" w:color="auto"/>
            </w:tcBorders>
          </w:tcPr>
          <w:p w14:paraId="42BCB640" w14:textId="77777777" w:rsidR="002F2671" w:rsidRDefault="002F2671" w:rsidP="00F73866">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CA88439" w14:textId="77777777" w:rsidR="002F2671" w:rsidRDefault="002F2671" w:rsidP="00F73866">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2F2671" w14:paraId="20C39AEA" w14:textId="77777777" w:rsidTr="002F267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717E6C9" w14:textId="79493AC5" w:rsidR="002F2671" w:rsidRDefault="002F2671" w:rsidP="00F73866">
            <w:pPr>
              <w:keepNext/>
              <w:keepLines/>
              <w:spacing w:after="0"/>
              <w:jc w:val="center"/>
              <w:rPr>
                <w:rFonts w:ascii="Arial" w:eastAsia="宋体"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n1</w:t>
            </w:r>
            <w:r>
              <w:rPr>
                <w:rFonts w:ascii="Arial" w:eastAsia="等线" w:hAnsi="Arial"/>
                <w:sz w:val="18"/>
                <w:lang w:val="sv-SE" w:eastAsia="ja-JP"/>
              </w:rPr>
              <w:t>-</w:t>
            </w:r>
            <w:r>
              <w:rPr>
                <w:rFonts w:ascii="Arial" w:eastAsia="等线" w:hAnsi="Arial"/>
                <w:sz w:val="18"/>
                <w:lang w:val="en-US" w:eastAsia="zh-CN"/>
              </w:rPr>
              <w:t>n26</w:t>
            </w:r>
            <w:r>
              <w:rPr>
                <w:rFonts w:ascii="Arial" w:eastAsia="等线" w:hAnsi="Arial"/>
                <w:sz w:val="18"/>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7AFD91A5" w14:textId="5791AA6C" w:rsidR="002F2671" w:rsidRDefault="002F2671" w:rsidP="00F73866">
            <w:pPr>
              <w:keepNext/>
              <w:keepLines/>
              <w:spacing w:after="0"/>
              <w:jc w:val="center"/>
              <w:rPr>
                <w:rFonts w:ascii="Arial" w:eastAsia="宋体" w:hAnsi="Arial"/>
                <w:sz w:val="18"/>
                <w:lang w:val="en-US" w:eastAsia="zh-CN"/>
              </w:rPr>
            </w:pPr>
            <w:r>
              <w:rPr>
                <w:rFonts w:ascii="Arial" w:eastAsia="等线"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CC964F8" w14:textId="66428487" w:rsidR="002F2671" w:rsidRDefault="002F2671" w:rsidP="00F73866">
            <w:pPr>
              <w:keepNext/>
              <w:keepLines/>
              <w:spacing w:after="0"/>
              <w:jc w:val="center"/>
              <w:rPr>
                <w:rFonts w:ascii="Arial" w:eastAsia="宋体" w:hAnsi="Arial"/>
                <w:sz w:val="18"/>
                <w:lang w:val="en-US" w:eastAsia="zh-CN"/>
              </w:rPr>
            </w:pPr>
            <w:r>
              <w:rPr>
                <w:rFonts w:ascii="Arial" w:eastAsia="等线" w:hAnsi="Arial" w:cs="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5336C04" w14:textId="457042E1" w:rsidR="002F2671" w:rsidRDefault="002F2671" w:rsidP="00F73866">
            <w:pPr>
              <w:keepNext/>
              <w:keepLines/>
              <w:spacing w:after="0"/>
              <w:jc w:val="center"/>
              <w:rPr>
                <w:rFonts w:ascii="Arial" w:eastAsia="宋体" w:hAnsi="Arial"/>
                <w:sz w:val="18"/>
                <w:lang w:val="en-US" w:eastAsia="zh-CN"/>
              </w:rPr>
            </w:pPr>
            <w:r>
              <w:rPr>
                <w:rFonts w:ascii="Arial" w:eastAsia="宋体" w:hAnsi="Arial" w:hint="eastAsia"/>
                <w:sz w:val="18"/>
                <w:lang w:val="en-US" w:eastAsia="zh-CN"/>
              </w:rPr>
              <w:t>0.</w:t>
            </w:r>
            <w:r>
              <w:rPr>
                <w:rFonts w:ascii="Arial" w:eastAsia="宋体" w:hAnsi="Arial"/>
                <w:sz w:val="18"/>
                <w:lang w:val="en-US" w:eastAsia="zh-CN"/>
              </w:rPr>
              <w:t>8</w:t>
            </w:r>
          </w:p>
        </w:tc>
      </w:tr>
      <w:tr w:rsidR="002F2671" w14:paraId="58AE08E9" w14:textId="77777777" w:rsidTr="002F2671">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0B1AC519" w14:textId="77777777" w:rsidR="002F2671" w:rsidRPr="00901DE9" w:rsidRDefault="002F2671" w:rsidP="00F73866">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1D080B81" w14:textId="77777777" w:rsidR="002F2671" w:rsidRDefault="002F2671" w:rsidP="00F73866">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5E2FB081" w14:textId="77777777" w:rsidR="002F2671" w:rsidRPr="002F2671" w:rsidRDefault="002F2671" w:rsidP="002F2671">
      <w:pPr>
        <w:keepNext/>
        <w:keepLines/>
        <w:rPr>
          <w:rFonts w:ascii="Arial" w:hAnsi="Arial" w:cs="Arial"/>
        </w:rPr>
      </w:pPr>
    </w:p>
    <w:p w14:paraId="66933D0C" w14:textId="24CDBCD1" w:rsidR="002F2671" w:rsidRDefault="002F2671" w:rsidP="002F2671">
      <w:pPr>
        <w:pStyle w:val="TH"/>
        <w:rPr>
          <w:rFonts w:cs="Arial"/>
        </w:rPr>
      </w:pPr>
      <w:r>
        <w:rPr>
          <w:rFonts w:cs="Arial"/>
        </w:rPr>
        <w:t xml:space="preserve">Table </w:t>
      </w:r>
      <w:r w:rsidRPr="00A20126">
        <w:rPr>
          <w:rFonts w:cs="Arial"/>
        </w:rPr>
        <w:t>5</w:t>
      </w:r>
      <w:r>
        <w:rPr>
          <w:rFonts w:cs="Arial"/>
        </w:rPr>
        <w:t>.6</w:t>
      </w:r>
      <w:r w:rsidRPr="00A20126">
        <w:rPr>
          <w:rFonts w:cs="Arial"/>
        </w:rPr>
        <w:t>.1.</w:t>
      </w:r>
      <w:r>
        <w:rPr>
          <w:rFonts w:cs="Arial"/>
        </w:rPr>
        <w:t>3-2: ΔR</w:t>
      </w:r>
      <w:r w:rsidRPr="002F2671">
        <w:rPr>
          <w:rFonts w:cs="Arial"/>
          <w:vertAlign w:val="subscript"/>
        </w:rPr>
        <w:t>IB</w:t>
      </w:r>
      <w:r w:rsidRPr="00A20126">
        <w:rPr>
          <w:rFonts w:cs="Arial"/>
          <w:vertAlign w:val="subscript"/>
        </w:rPr>
        <w:t>,c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2F2671" w:rsidRPr="00F92868" w14:paraId="19E0DEDA" w14:textId="77777777" w:rsidTr="002F2671">
        <w:trPr>
          <w:trHeight w:val="187"/>
          <w:jc w:val="center"/>
        </w:trPr>
        <w:tc>
          <w:tcPr>
            <w:tcW w:w="1594" w:type="dxa"/>
            <w:vMerge w:val="restart"/>
          </w:tcPr>
          <w:p w14:paraId="7E2DF741" w14:textId="77777777" w:rsidR="002F2671" w:rsidRPr="00F92868" w:rsidRDefault="002F2671" w:rsidP="00F73866">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4473646F" w14:textId="77777777" w:rsidR="002F2671" w:rsidRPr="00F92868" w:rsidRDefault="002F2671" w:rsidP="00F73866">
            <w:pPr>
              <w:keepNext/>
              <w:keepLines/>
              <w:spacing w:after="0"/>
              <w:jc w:val="center"/>
              <w:rPr>
                <w:rFonts w:ascii="Arial" w:eastAsia="等线" w:hAnsi="Arial"/>
                <w:b/>
                <w:sz w:val="18"/>
              </w:rPr>
            </w:pPr>
            <w:r w:rsidRPr="00684407">
              <w:rPr>
                <w:rFonts w:ascii="Arial" w:eastAsia="等线" w:hAnsi="Arial"/>
                <w:b/>
                <w:sz w:val="18"/>
              </w:rPr>
              <w:t>ΔR</w:t>
            </w:r>
            <w:r w:rsidRPr="00684407">
              <w:rPr>
                <w:rFonts w:ascii="Arial" w:eastAsia="等线" w:hAnsi="Arial"/>
                <w:b/>
                <w:sz w:val="18"/>
                <w:vertAlign w:val="subscript"/>
              </w:rPr>
              <w:t>IB,c</w:t>
            </w:r>
            <w:r w:rsidRPr="00684407">
              <w:rPr>
                <w:rFonts w:ascii="Arial" w:eastAsia="等线" w:hAnsi="Arial"/>
                <w:b/>
                <w:sz w:val="18"/>
              </w:rPr>
              <w:t xml:space="preserve"> for NR bands (dB)</w:t>
            </w:r>
            <w:r w:rsidRPr="00684407">
              <w:rPr>
                <w:rFonts w:ascii="Arial" w:eastAsia="等线" w:hAnsi="Arial"/>
                <w:b/>
                <w:sz w:val="18"/>
                <w:vertAlign w:val="superscript"/>
              </w:rPr>
              <w:t>9</w:t>
            </w:r>
          </w:p>
        </w:tc>
      </w:tr>
      <w:tr w:rsidR="002F2671" w:rsidRPr="00F92868" w14:paraId="0B3D842B" w14:textId="77777777" w:rsidTr="002F2671">
        <w:trPr>
          <w:trHeight w:val="187"/>
          <w:jc w:val="center"/>
        </w:trPr>
        <w:tc>
          <w:tcPr>
            <w:tcW w:w="1594" w:type="dxa"/>
            <w:vMerge/>
            <w:tcBorders>
              <w:bottom w:val="single" w:sz="4" w:space="0" w:color="auto"/>
            </w:tcBorders>
          </w:tcPr>
          <w:p w14:paraId="62D21394" w14:textId="77777777" w:rsidR="002F2671" w:rsidRPr="00F92868" w:rsidRDefault="002F2671" w:rsidP="00F73866">
            <w:pPr>
              <w:keepNext/>
              <w:keepLines/>
              <w:spacing w:after="0"/>
              <w:jc w:val="center"/>
              <w:rPr>
                <w:rFonts w:ascii="Arial" w:eastAsia="等线" w:hAnsi="Arial"/>
                <w:b/>
                <w:sz w:val="18"/>
              </w:rPr>
            </w:pPr>
          </w:p>
        </w:tc>
        <w:tc>
          <w:tcPr>
            <w:tcW w:w="5845" w:type="dxa"/>
            <w:gridSpan w:val="3"/>
            <w:vAlign w:val="center"/>
          </w:tcPr>
          <w:p w14:paraId="3046126C" w14:textId="77777777" w:rsidR="002F2671" w:rsidRPr="00F92868" w:rsidRDefault="002F2671" w:rsidP="00F73866">
            <w:pPr>
              <w:keepNext/>
              <w:keepLines/>
              <w:spacing w:after="0"/>
              <w:jc w:val="center"/>
              <w:rPr>
                <w:rFonts w:ascii="Arial" w:eastAsia="等线" w:hAnsi="Arial"/>
                <w:b/>
                <w:sz w:val="18"/>
              </w:rPr>
            </w:pPr>
            <w:r w:rsidRPr="00684407">
              <w:rPr>
                <w:rFonts w:ascii="Arial" w:eastAsia="等线" w:hAnsi="Arial"/>
                <w:b/>
                <w:sz w:val="18"/>
              </w:rPr>
              <w:t>Component band in order of bands in configuration</w:t>
            </w:r>
            <w:r w:rsidRPr="00684407">
              <w:rPr>
                <w:rFonts w:ascii="Arial" w:eastAsia="等线" w:hAnsi="Arial"/>
                <w:b/>
                <w:sz w:val="18"/>
                <w:vertAlign w:val="superscript"/>
              </w:rPr>
              <w:t>10</w:t>
            </w:r>
          </w:p>
        </w:tc>
      </w:tr>
      <w:tr w:rsidR="002F2671" w:rsidRPr="00F92868" w14:paraId="7FCB1D98" w14:textId="77777777" w:rsidTr="002F2671">
        <w:trPr>
          <w:trHeight w:val="187"/>
          <w:jc w:val="center"/>
        </w:trPr>
        <w:tc>
          <w:tcPr>
            <w:tcW w:w="1594" w:type="dxa"/>
            <w:shd w:val="clear" w:color="auto" w:fill="auto"/>
          </w:tcPr>
          <w:p w14:paraId="52040B4F" w14:textId="46D98F1C" w:rsidR="002F2671" w:rsidRPr="00F92868" w:rsidRDefault="002F2671" w:rsidP="00F73866">
            <w:pPr>
              <w:keepNext/>
              <w:keepLines/>
              <w:spacing w:after="0"/>
              <w:jc w:val="center"/>
              <w:rPr>
                <w:rFonts w:ascii="Arial" w:eastAsia="等线" w:hAnsi="Arial"/>
                <w:sz w:val="18"/>
              </w:rPr>
            </w:pPr>
            <w:r w:rsidRPr="00F92868">
              <w:rPr>
                <w:rFonts w:ascii="Arial" w:eastAsia="等线" w:hAnsi="Arial"/>
                <w:sz w:val="18"/>
                <w:lang w:eastAsia="zh-CN"/>
              </w:rPr>
              <w:t>CA</w:t>
            </w:r>
            <w:r w:rsidRPr="00F92868">
              <w:rPr>
                <w:rFonts w:ascii="Arial" w:eastAsia="等线" w:hAnsi="Arial"/>
                <w:sz w:val="18"/>
              </w:rPr>
              <w:t>_</w:t>
            </w:r>
            <w:r w:rsidRPr="00F92868">
              <w:rPr>
                <w:rFonts w:ascii="Arial" w:eastAsia="等线" w:hAnsi="Arial"/>
                <w:sz w:val="18"/>
                <w:lang w:eastAsia="zh-CN"/>
              </w:rPr>
              <w:t>n</w:t>
            </w:r>
            <w:r w:rsidRPr="00F92868">
              <w:rPr>
                <w:rFonts w:ascii="Arial" w:eastAsia="等线" w:hAnsi="Arial" w:hint="eastAsia"/>
                <w:sz w:val="18"/>
                <w:lang w:eastAsia="zh-CN"/>
              </w:rPr>
              <w:t>1</w:t>
            </w:r>
            <w:r w:rsidRPr="00F92868">
              <w:rPr>
                <w:rFonts w:ascii="Arial" w:eastAsia="等线" w:hAnsi="Arial"/>
                <w:sz w:val="18"/>
                <w:lang w:val="sv-SE" w:eastAsia="ja-JP"/>
              </w:rPr>
              <w:t>-</w:t>
            </w:r>
            <w:r w:rsidRPr="00F92868">
              <w:rPr>
                <w:rFonts w:ascii="Arial" w:eastAsia="等线" w:hAnsi="Arial"/>
                <w:sz w:val="18"/>
                <w:lang w:val="en-US" w:eastAsia="zh-CN"/>
              </w:rPr>
              <w:t>n</w:t>
            </w:r>
            <w:r>
              <w:rPr>
                <w:rFonts w:ascii="Arial" w:eastAsia="等线" w:hAnsi="Arial"/>
                <w:sz w:val="18"/>
                <w:lang w:val="en-US" w:eastAsia="zh-CN"/>
              </w:rPr>
              <w:t>26</w:t>
            </w:r>
            <w:r w:rsidRPr="00F92868">
              <w:rPr>
                <w:rFonts w:ascii="Arial" w:eastAsia="等线" w:hAnsi="Arial"/>
                <w:sz w:val="18"/>
                <w:lang w:val="sv-SE" w:eastAsia="zh-CN"/>
              </w:rPr>
              <w:t>-n</w:t>
            </w:r>
            <w:r>
              <w:rPr>
                <w:rFonts w:ascii="Arial" w:eastAsia="等线" w:hAnsi="Arial"/>
                <w:sz w:val="18"/>
                <w:lang w:val="sv-SE" w:eastAsia="zh-CN"/>
              </w:rPr>
              <w:t>78</w:t>
            </w:r>
          </w:p>
        </w:tc>
        <w:tc>
          <w:tcPr>
            <w:tcW w:w="1948" w:type="dxa"/>
            <w:vAlign w:val="center"/>
          </w:tcPr>
          <w:p w14:paraId="0032BD8E" w14:textId="2491C78C" w:rsidR="002F2671" w:rsidRPr="00F92868" w:rsidRDefault="002F2671" w:rsidP="00F73866">
            <w:pPr>
              <w:keepNext/>
              <w:keepLines/>
              <w:spacing w:after="0"/>
              <w:jc w:val="center"/>
              <w:rPr>
                <w:rFonts w:ascii="Arial" w:eastAsia="等线" w:hAnsi="Arial"/>
                <w:sz w:val="18"/>
                <w:lang w:eastAsia="zh-CN"/>
              </w:rPr>
            </w:pPr>
            <w:r>
              <w:rPr>
                <w:rFonts w:ascii="Arial" w:eastAsia="等线" w:hAnsi="Arial"/>
                <w:color w:val="000000"/>
                <w:sz w:val="18"/>
                <w:lang w:val="en-US" w:eastAsia="zh-CN"/>
              </w:rPr>
              <w:t>0.2</w:t>
            </w:r>
          </w:p>
        </w:tc>
        <w:tc>
          <w:tcPr>
            <w:tcW w:w="1948" w:type="dxa"/>
            <w:vAlign w:val="center"/>
          </w:tcPr>
          <w:p w14:paraId="359E9A9F" w14:textId="015A6450" w:rsidR="002F2671" w:rsidRPr="00F92868" w:rsidRDefault="002F2671" w:rsidP="00F73866">
            <w:pPr>
              <w:keepNext/>
              <w:keepLines/>
              <w:spacing w:after="0"/>
              <w:jc w:val="center"/>
              <w:rPr>
                <w:rFonts w:ascii="Arial" w:eastAsia="等线" w:hAnsi="Arial"/>
                <w:sz w:val="18"/>
                <w:lang w:eastAsia="zh-CN"/>
              </w:rPr>
            </w:pPr>
            <w:r>
              <w:rPr>
                <w:rFonts w:ascii="Arial" w:eastAsia="等线" w:hAnsi="Arial"/>
                <w:sz w:val="18"/>
                <w:lang w:eastAsia="zh-CN"/>
              </w:rPr>
              <w:t>0.2</w:t>
            </w:r>
          </w:p>
        </w:tc>
        <w:tc>
          <w:tcPr>
            <w:tcW w:w="1949" w:type="dxa"/>
            <w:vAlign w:val="center"/>
          </w:tcPr>
          <w:p w14:paraId="209E9BC8" w14:textId="48FF237A" w:rsidR="002F2671" w:rsidRPr="00F92868" w:rsidRDefault="002F2671" w:rsidP="00F73866">
            <w:pPr>
              <w:keepNext/>
              <w:keepLines/>
              <w:spacing w:after="0"/>
              <w:jc w:val="center"/>
              <w:rPr>
                <w:rFonts w:ascii="Arial" w:eastAsia="等线" w:hAnsi="Arial"/>
                <w:sz w:val="18"/>
                <w:lang w:eastAsia="zh-CN"/>
              </w:rPr>
            </w:pPr>
            <w:r>
              <w:rPr>
                <w:rFonts w:ascii="Arial" w:eastAsia="等线" w:hAnsi="Arial"/>
                <w:color w:val="000000"/>
                <w:sz w:val="18"/>
                <w:lang w:val="en-US" w:eastAsia="zh-CN"/>
              </w:rPr>
              <w:t>0.5</w:t>
            </w:r>
          </w:p>
        </w:tc>
      </w:tr>
      <w:tr w:rsidR="002F2671" w:rsidRPr="00F92868" w14:paraId="6B829047" w14:textId="77777777" w:rsidTr="002F2671">
        <w:trPr>
          <w:trHeight w:val="187"/>
          <w:jc w:val="center"/>
        </w:trPr>
        <w:tc>
          <w:tcPr>
            <w:tcW w:w="7439" w:type="dxa"/>
            <w:gridSpan w:val="4"/>
            <w:tcBorders>
              <w:bottom w:val="single" w:sz="4" w:space="0" w:color="auto"/>
            </w:tcBorders>
            <w:shd w:val="clear" w:color="auto" w:fill="auto"/>
          </w:tcPr>
          <w:p w14:paraId="2E3B5D89" w14:textId="77777777" w:rsidR="002F2671" w:rsidRPr="00684407" w:rsidRDefault="002F2671" w:rsidP="00F73866">
            <w:pPr>
              <w:keepLines/>
              <w:spacing w:after="0"/>
              <w:ind w:left="870" w:hanging="870"/>
              <w:rPr>
                <w:rFonts w:eastAsia="等线" w:cs="Arial"/>
                <w:lang w:eastAsia="ja-JP"/>
              </w:rPr>
            </w:pPr>
            <w:r w:rsidRPr="00684407">
              <w:rPr>
                <w:rFonts w:ascii="Arial" w:eastAsia="等线" w:hAnsi="Arial" w:cs="Arial"/>
                <w:sz w:val="18"/>
                <w:lang w:eastAsia="ja-JP"/>
              </w:rPr>
              <w:t>NOTE 9:</w:t>
            </w:r>
            <w:r w:rsidRPr="00684407">
              <w:rPr>
                <w:rFonts w:ascii="Arial" w:eastAsia="等线" w:hAnsi="Arial" w:cs="Arial"/>
                <w:sz w:val="18"/>
                <w:lang w:eastAsia="ja-JP"/>
              </w:rPr>
              <w:tab/>
              <w:t xml:space="preserve"> “-” denotes ΔR</w:t>
            </w:r>
            <w:r w:rsidRPr="00684407">
              <w:rPr>
                <w:rFonts w:ascii="Arial" w:eastAsia="等线" w:hAnsi="Arial" w:cs="Arial"/>
                <w:sz w:val="18"/>
                <w:vertAlign w:val="subscript"/>
                <w:lang w:eastAsia="ja-JP"/>
              </w:rPr>
              <w:t>IB,c</w:t>
            </w:r>
            <w:r w:rsidRPr="00684407">
              <w:rPr>
                <w:rFonts w:ascii="Arial" w:eastAsia="等线" w:hAnsi="Arial" w:cs="Arial"/>
                <w:sz w:val="18"/>
                <w:lang w:eastAsia="ja-JP"/>
              </w:rPr>
              <w:t xml:space="preserve"> = 0.</w:t>
            </w:r>
          </w:p>
          <w:p w14:paraId="36801A6D" w14:textId="77777777" w:rsidR="002F2671" w:rsidRDefault="002F2671" w:rsidP="00F73866">
            <w:pPr>
              <w:keepLines/>
              <w:spacing w:after="0"/>
              <w:ind w:left="870" w:hanging="870"/>
              <w:rPr>
                <w:rFonts w:ascii="Arial" w:eastAsia="等线" w:hAnsi="Arial"/>
                <w:color w:val="000000"/>
                <w:sz w:val="18"/>
                <w:lang w:val="en-US" w:eastAsia="zh-CN"/>
              </w:rPr>
            </w:pPr>
            <w:r w:rsidRPr="00684407">
              <w:rPr>
                <w:rFonts w:ascii="Arial" w:eastAsia="等线" w:hAnsi="Arial" w:cs="Arial"/>
                <w:sz w:val="18"/>
                <w:lang w:eastAsia="ja-JP"/>
              </w:rPr>
              <w:t>NOTE 10:</w:t>
            </w:r>
            <w:r w:rsidRPr="00684407">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684407">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684407">
              <w:rPr>
                <w:rFonts w:ascii="Arial" w:eastAsia="等线" w:hAnsi="Arial" w:cs="Arial"/>
                <w:sz w:val="18"/>
                <w:lang w:eastAsia="ja-JP"/>
              </w:rPr>
              <w:t>.</w:t>
            </w:r>
          </w:p>
        </w:tc>
      </w:tr>
    </w:tbl>
    <w:p w14:paraId="1705DBF8" w14:textId="6E04CDA8" w:rsidR="002F2671" w:rsidRPr="00A20126" w:rsidRDefault="002F2671" w:rsidP="002F2671">
      <w:pPr>
        <w:pStyle w:val="31"/>
      </w:pPr>
      <w:bookmarkStart w:id="151" w:name="_Toc136288150"/>
      <w:r>
        <w:t>5.6.2</w:t>
      </w:r>
      <w:r>
        <w:tab/>
      </w:r>
      <w:r w:rsidRPr="00A20126">
        <w:t>Specific for 2 bands UL CA</w:t>
      </w:r>
      <w:bookmarkEnd w:id="151"/>
    </w:p>
    <w:p w14:paraId="56D4776F" w14:textId="011F5060" w:rsidR="002F2671" w:rsidRPr="00A20126" w:rsidRDefault="002F2671" w:rsidP="002F2671">
      <w:pPr>
        <w:pStyle w:val="41"/>
      </w:pPr>
      <w:bookmarkStart w:id="152" w:name="_Toc136288151"/>
      <w:r>
        <w:rPr>
          <w:rFonts w:hint="eastAsia"/>
        </w:rPr>
        <w:t>5.6.</w:t>
      </w:r>
      <w:r>
        <w:t>2.1</w:t>
      </w:r>
      <w:r>
        <w:tab/>
      </w:r>
      <w:r>
        <w:rPr>
          <w:rFonts w:hint="eastAsia"/>
        </w:rPr>
        <w:t>UE co-existence studies</w:t>
      </w:r>
      <w:bookmarkEnd w:id="152"/>
    </w:p>
    <w:p w14:paraId="2FF6BBF6" w14:textId="77777777" w:rsidR="002F2671" w:rsidRDefault="002F2671" w:rsidP="002F2671">
      <w:pPr>
        <w:pStyle w:val="Guidance"/>
        <w:rPr>
          <w:rFonts w:eastAsia="宋体"/>
          <w:i w:val="0"/>
          <w:color w:val="auto"/>
          <w:szCs w:val="22"/>
          <w:lang w:val="en-US" w:eastAsia="zh-CN"/>
        </w:rPr>
      </w:pPr>
      <w:r>
        <w:rPr>
          <w:rFonts w:eastAsia="宋体"/>
          <w:i w:val="0"/>
          <w:color w:val="auto"/>
          <w:szCs w:val="22"/>
          <w:lang w:val="en-US" w:eastAsia="zh-CN"/>
        </w:rPr>
        <w:t>UL n1-n26 gives IMD3 into DL n78.</w:t>
      </w:r>
    </w:p>
    <w:p w14:paraId="27958FA8" w14:textId="77777777" w:rsidR="002F2671" w:rsidRDefault="002F2671" w:rsidP="002F2671">
      <w:pPr>
        <w:pStyle w:val="Guidance"/>
        <w:rPr>
          <w:rFonts w:eastAsia="宋体"/>
          <w:i w:val="0"/>
          <w:color w:val="auto"/>
          <w:szCs w:val="22"/>
          <w:lang w:val="en-US" w:eastAsia="zh-CN"/>
        </w:rPr>
      </w:pPr>
      <w:r>
        <w:rPr>
          <w:rFonts w:eastAsia="宋体"/>
          <w:i w:val="0"/>
          <w:color w:val="auto"/>
          <w:szCs w:val="22"/>
          <w:lang w:val="en-US" w:eastAsia="zh-CN"/>
        </w:rPr>
        <w:t>UL n1-n78 gives IMD5 into DL n26.</w:t>
      </w:r>
    </w:p>
    <w:p w14:paraId="2FB4D7DB" w14:textId="77777777" w:rsidR="002F2671" w:rsidRDefault="002F2671" w:rsidP="002F2671">
      <w:pPr>
        <w:pStyle w:val="Guidance"/>
        <w:rPr>
          <w:rFonts w:eastAsia="宋体"/>
          <w:i w:val="0"/>
          <w:color w:val="auto"/>
          <w:szCs w:val="22"/>
          <w:lang w:val="en-US" w:eastAsia="zh-CN"/>
        </w:rPr>
      </w:pPr>
      <w:r>
        <w:rPr>
          <w:rFonts w:eastAsia="宋体"/>
          <w:i w:val="0"/>
          <w:color w:val="auto"/>
          <w:szCs w:val="22"/>
          <w:lang w:val="en-US" w:eastAsia="zh-CN"/>
        </w:rPr>
        <w:t>UL n26-n78 gives IMD3 into DL n1.</w:t>
      </w:r>
    </w:p>
    <w:p w14:paraId="47C9AC66" w14:textId="08AED917" w:rsidR="002F2671" w:rsidRPr="00A20126" w:rsidRDefault="002F2671" w:rsidP="002F2671">
      <w:pPr>
        <w:pStyle w:val="41"/>
      </w:pPr>
      <w:bookmarkStart w:id="153" w:name="_Toc136288152"/>
      <w:r w:rsidRPr="002F2671">
        <w:rPr>
          <w:rFonts w:hint="eastAsia"/>
        </w:rPr>
        <w:t>5.</w:t>
      </w:r>
      <w:r>
        <w:rPr>
          <w:rFonts w:hint="eastAsia"/>
        </w:rPr>
        <w:t>6</w:t>
      </w:r>
      <w:r w:rsidRPr="00A20126">
        <w:t>.2.2</w:t>
      </w:r>
      <w:r w:rsidRPr="00A20126">
        <w:tab/>
        <w:t>REFSENS requirements</w:t>
      </w:r>
      <w:bookmarkEnd w:id="153"/>
    </w:p>
    <w:p w14:paraId="1EE7959B" w14:textId="77777777" w:rsidR="002F2671" w:rsidRDefault="002F2671" w:rsidP="002F2671">
      <w:r>
        <w:t>Based on the co-existence studies there are a need to define MSD values. MSD values from CA_n1-n5-n78 are reused.</w:t>
      </w:r>
    </w:p>
    <w:p w14:paraId="356318E7" w14:textId="7B1A8F28" w:rsidR="002F2671" w:rsidRPr="00A20126" w:rsidRDefault="002F2671" w:rsidP="002F2671">
      <w:pPr>
        <w:pStyle w:val="TH"/>
        <w:rPr>
          <w:rFonts w:cs="Arial"/>
        </w:rPr>
      </w:pPr>
      <w:r>
        <w:rPr>
          <w:rFonts w:cs="Arial"/>
        </w:rPr>
        <w:lastRenderedPageBreak/>
        <w:t xml:space="preserve">Table </w:t>
      </w:r>
      <w:r w:rsidRPr="00A20126">
        <w:rPr>
          <w:rFonts w:cs="Arial"/>
        </w:rPr>
        <w:t>5.</w:t>
      </w:r>
      <w:r>
        <w:rPr>
          <w:rFonts w:cs="Arial" w:hint="eastAsia"/>
        </w:rPr>
        <w:t>6</w:t>
      </w:r>
      <w:r>
        <w:rPr>
          <w:rFonts w:cs="Arial"/>
        </w:rPr>
        <w:t>.</w:t>
      </w:r>
      <w:r w:rsidRPr="00A20126">
        <w:rPr>
          <w:rFonts w:cs="Arial"/>
        </w:rPr>
        <w:t>2.</w:t>
      </w:r>
      <w:r>
        <w:rPr>
          <w:rFonts w:cs="Arial"/>
        </w:rPr>
        <w:t xml:space="preserve">2-1: </w:t>
      </w:r>
      <w:r w:rsidRPr="00A20126">
        <w:rPr>
          <w:rFonts w:cs="Arial"/>
        </w:rPr>
        <w:t xml:space="preserve">3DL/2UL </w:t>
      </w:r>
      <w:r w:rsidR="00BB428D">
        <w:rPr>
          <w:rFonts w:cs="Arial"/>
        </w:rPr>
        <w:t>inter-band</w:t>
      </w:r>
      <w:r w:rsidR="00BB428D" w:rsidRPr="00A20126">
        <w:rPr>
          <w:rFonts w:cs="Arial"/>
        </w:rPr>
        <w:t xml:space="preserve"> </w:t>
      </w:r>
      <w:r w:rsidRPr="00A20126">
        <w:rPr>
          <w:rFonts w:cs="Arial"/>
        </w:rPr>
        <w:t>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2F2671" w14:paraId="1D92D8E7" w14:textId="77777777" w:rsidTr="00F73866">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35BF153C" w14:textId="77777777" w:rsidR="002F2671" w:rsidRDefault="002F2671" w:rsidP="00F73866">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E9E64ED" w14:textId="77777777" w:rsidR="002F2671" w:rsidRDefault="002F2671" w:rsidP="00F73866">
            <w:pPr>
              <w:pStyle w:val="TAH"/>
            </w:pPr>
            <w:r>
              <w:t>Source of IMD</w:t>
            </w:r>
          </w:p>
        </w:tc>
      </w:tr>
      <w:tr w:rsidR="002F2671" w14:paraId="414AD597" w14:textId="77777777" w:rsidTr="00F73866">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597D2B0" w14:textId="77777777" w:rsidR="002F2671" w:rsidRDefault="002F2671" w:rsidP="00F73866">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4C7A6954" w14:textId="77777777" w:rsidR="002F2671" w:rsidRDefault="002F2671" w:rsidP="00F73866">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0F27889F" w14:textId="77777777" w:rsidR="002F2671" w:rsidRDefault="002F2671" w:rsidP="00F73866">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7AB0EBB6" w14:textId="77777777" w:rsidR="002F2671" w:rsidRDefault="002F2671" w:rsidP="00F73866">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704FAEE8" w14:textId="77777777" w:rsidR="002F2671" w:rsidRDefault="002F2671" w:rsidP="00F73866">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3BF5FBFC" w14:textId="77777777" w:rsidR="002F2671" w:rsidRDefault="002F2671" w:rsidP="00F73866">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66D0B635" w14:textId="77777777" w:rsidR="002F2671" w:rsidRDefault="002F2671" w:rsidP="00F73866">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6FEAE9EA" w14:textId="77777777" w:rsidR="002F2671" w:rsidRDefault="002F2671" w:rsidP="00F73866">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221CADF8" w14:textId="77777777" w:rsidR="002F2671" w:rsidRDefault="002F2671" w:rsidP="00F73866">
            <w:pPr>
              <w:pStyle w:val="TAH"/>
            </w:pPr>
          </w:p>
        </w:tc>
      </w:tr>
      <w:tr w:rsidR="002F2671" w14:paraId="7EB21B6B" w14:textId="77777777" w:rsidTr="00F7386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EF0DB2B" w14:textId="77777777" w:rsidR="002F2671" w:rsidRDefault="002F2671" w:rsidP="00F73866">
            <w:pPr>
              <w:pStyle w:val="TAC"/>
              <w:rPr>
                <w:lang w:val="en-US" w:eastAsia="zh-CN"/>
              </w:rPr>
            </w:pPr>
            <w:r>
              <w:rPr>
                <w:color w:val="000000"/>
                <w:lang w:eastAsia="zh-CN"/>
              </w:rPr>
              <w:t>CA_n1-n26-n78</w:t>
            </w:r>
          </w:p>
        </w:tc>
        <w:tc>
          <w:tcPr>
            <w:tcW w:w="1146" w:type="dxa"/>
            <w:tcBorders>
              <w:top w:val="single" w:sz="4" w:space="0" w:color="auto"/>
              <w:left w:val="single" w:sz="4" w:space="0" w:color="auto"/>
              <w:right w:val="single" w:sz="4" w:space="0" w:color="auto"/>
            </w:tcBorders>
            <w:vAlign w:val="center"/>
          </w:tcPr>
          <w:p w14:paraId="2914EE3E" w14:textId="77777777" w:rsidR="002F2671" w:rsidRDefault="002F2671" w:rsidP="00F73866">
            <w:pPr>
              <w:pStyle w:val="TAC"/>
              <w:rPr>
                <w:lang w:val="en-US" w:eastAsia="ko-KR"/>
              </w:rPr>
            </w:pPr>
            <w:r>
              <w:rPr>
                <w:color w:val="000000"/>
              </w:rPr>
              <w:t>n1</w:t>
            </w:r>
          </w:p>
        </w:tc>
        <w:tc>
          <w:tcPr>
            <w:tcW w:w="960" w:type="dxa"/>
            <w:tcBorders>
              <w:top w:val="single" w:sz="4" w:space="0" w:color="auto"/>
              <w:left w:val="single" w:sz="4" w:space="0" w:color="auto"/>
              <w:right w:val="single" w:sz="4" w:space="0" w:color="auto"/>
            </w:tcBorders>
          </w:tcPr>
          <w:p w14:paraId="23049079" w14:textId="77777777" w:rsidR="002F2671" w:rsidRDefault="002F2671" w:rsidP="00F73866">
            <w:pPr>
              <w:pStyle w:val="TAC"/>
              <w:rPr>
                <w:lang w:val="en-US" w:eastAsia="ko-KR"/>
              </w:rPr>
            </w:pPr>
            <w:r>
              <w:rPr>
                <w:rFonts w:eastAsia="Malgun Gothic"/>
                <w:szCs w:val="18"/>
                <w:lang w:eastAsia="ko-KR"/>
              </w:rPr>
              <w:t>1932</w:t>
            </w:r>
          </w:p>
        </w:tc>
        <w:tc>
          <w:tcPr>
            <w:tcW w:w="964" w:type="dxa"/>
            <w:tcBorders>
              <w:top w:val="single" w:sz="4" w:space="0" w:color="auto"/>
              <w:left w:val="single" w:sz="4" w:space="0" w:color="auto"/>
              <w:right w:val="single" w:sz="4" w:space="0" w:color="auto"/>
            </w:tcBorders>
          </w:tcPr>
          <w:p w14:paraId="01274488" w14:textId="77777777" w:rsidR="002F2671" w:rsidRDefault="002F2671" w:rsidP="00F73866">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5A7CCF53" w14:textId="77777777" w:rsidR="002F2671" w:rsidRDefault="002F2671" w:rsidP="00F73866">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012A8CA8" w14:textId="77777777" w:rsidR="002F2671" w:rsidRDefault="002F2671" w:rsidP="00F73866">
            <w:pPr>
              <w:pStyle w:val="TAC"/>
              <w:rPr>
                <w:lang w:val="en-US" w:eastAsia="ko-KR"/>
              </w:rPr>
            </w:pPr>
            <w:r>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14:paraId="5862BE61" w14:textId="77777777" w:rsidR="002F2671" w:rsidRDefault="002F2671" w:rsidP="00F73866">
            <w:pPr>
              <w:pStyle w:val="TAC"/>
            </w:pPr>
            <w:r>
              <w:rPr>
                <w:rFonts w:eastAsia="Malgun Gothic"/>
                <w:szCs w:val="18"/>
                <w:lang w:eastAsia="ko-KR"/>
              </w:rPr>
              <w:t>18.1</w:t>
            </w:r>
          </w:p>
        </w:tc>
        <w:tc>
          <w:tcPr>
            <w:tcW w:w="828" w:type="dxa"/>
            <w:tcBorders>
              <w:top w:val="single" w:sz="4" w:space="0" w:color="auto"/>
              <w:left w:val="single" w:sz="4" w:space="0" w:color="auto"/>
              <w:right w:val="single" w:sz="4" w:space="0" w:color="auto"/>
            </w:tcBorders>
            <w:vAlign w:val="center"/>
          </w:tcPr>
          <w:p w14:paraId="5F2E75AA" w14:textId="77777777" w:rsidR="002F2671" w:rsidRDefault="002F2671"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1464EBAD" w14:textId="77777777" w:rsidR="002F2671" w:rsidRDefault="002F2671" w:rsidP="00F73866">
            <w:pPr>
              <w:pStyle w:val="TAC"/>
            </w:pPr>
            <w:r>
              <w:rPr>
                <w:rFonts w:eastAsia="Malgun Gothic"/>
                <w:szCs w:val="18"/>
                <w:lang w:eastAsia="ko-KR"/>
              </w:rPr>
              <w:t>IMD3</w:t>
            </w:r>
          </w:p>
        </w:tc>
      </w:tr>
      <w:tr w:rsidR="002F2671" w14:paraId="3BDD13FB"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1D2D455" w14:textId="77777777" w:rsidR="002F2671" w:rsidRDefault="002F267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028691D" w14:textId="77777777" w:rsidR="002F2671" w:rsidRDefault="002F2671" w:rsidP="00F73866">
            <w:pPr>
              <w:pStyle w:val="TAC"/>
              <w:rPr>
                <w:lang w:val="en-US" w:eastAsia="ko-KR"/>
              </w:rPr>
            </w:pPr>
            <w:r>
              <w:rPr>
                <w:color w:val="000000"/>
                <w:lang w:eastAsia="zh-CN"/>
              </w:rPr>
              <w:t>n26</w:t>
            </w:r>
          </w:p>
        </w:tc>
        <w:tc>
          <w:tcPr>
            <w:tcW w:w="960" w:type="dxa"/>
            <w:tcBorders>
              <w:top w:val="single" w:sz="4" w:space="0" w:color="auto"/>
              <w:left w:val="single" w:sz="4" w:space="0" w:color="auto"/>
              <w:right w:val="single" w:sz="4" w:space="0" w:color="auto"/>
            </w:tcBorders>
          </w:tcPr>
          <w:p w14:paraId="09556C22" w14:textId="77777777" w:rsidR="002F2671" w:rsidRDefault="002F2671" w:rsidP="00F73866">
            <w:pPr>
              <w:pStyle w:val="TAC"/>
              <w:rPr>
                <w:lang w:val="en-US" w:eastAsia="ko-KR"/>
              </w:rPr>
            </w:pPr>
            <w:r>
              <w:rPr>
                <w:rFonts w:eastAsia="Malgun Gothic"/>
                <w:szCs w:val="18"/>
                <w:lang w:eastAsia="ko-KR"/>
              </w:rPr>
              <w:t>829</w:t>
            </w:r>
          </w:p>
        </w:tc>
        <w:tc>
          <w:tcPr>
            <w:tcW w:w="964" w:type="dxa"/>
            <w:tcBorders>
              <w:top w:val="single" w:sz="4" w:space="0" w:color="auto"/>
              <w:left w:val="single" w:sz="4" w:space="0" w:color="auto"/>
              <w:right w:val="single" w:sz="4" w:space="0" w:color="auto"/>
            </w:tcBorders>
          </w:tcPr>
          <w:p w14:paraId="2D220BBA" w14:textId="77777777" w:rsidR="002F2671" w:rsidRDefault="002F2671" w:rsidP="00F73866">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0E289AF7" w14:textId="77777777" w:rsidR="002F2671" w:rsidRDefault="002F2671" w:rsidP="00F73866">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46CDB8A4" w14:textId="77777777" w:rsidR="002F2671" w:rsidRDefault="002F2671" w:rsidP="00F73866">
            <w:pPr>
              <w:pStyle w:val="TAC"/>
              <w:rPr>
                <w:lang w:val="en-US" w:eastAsia="ko-KR"/>
              </w:rPr>
            </w:pPr>
            <w:r>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14:paraId="5D314D48" w14:textId="77777777" w:rsidR="002F2671" w:rsidRDefault="002F2671" w:rsidP="00F73866">
            <w:pPr>
              <w:pStyle w:val="TAC"/>
            </w:pPr>
            <w:r>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476EBDF7" w14:textId="77777777" w:rsidR="002F2671" w:rsidRDefault="002F2671"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7E7A7B67" w14:textId="77777777" w:rsidR="002F2671" w:rsidRDefault="002F2671" w:rsidP="00F73866">
            <w:pPr>
              <w:pStyle w:val="TAC"/>
            </w:pPr>
            <w:r>
              <w:rPr>
                <w:rFonts w:eastAsia="Malgun Gothic"/>
                <w:szCs w:val="18"/>
                <w:lang w:eastAsia="ko-KR"/>
              </w:rPr>
              <w:t>N/A</w:t>
            </w:r>
          </w:p>
        </w:tc>
      </w:tr>
      <w:tr w:rsidR="002F2671" w14:paraId="0B2E34A9"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B545DE0" w14:textId="77777777" w:rsidR="002F2671" w:rsidRDefault="002F267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EA21E1C" w14:textId="77777777" w:rsidR="002F2671" w:rsidRDefault="002F2671" w:rsidP="00F73866">
            <w:pPr>
              <w:pStyle w:val="TAC"/>
              <w:rPr>
                <w:lang w:val="en-US" w:eastAsia="ko-KR"/>
              </w:rPr>
            </w:pPr>
            <w:r>
              <w:rPr>
                <w:color w:val="000000"/>
              </w:rPr>
              <w:t>n78</w:t>
            </w:r>
          </w:p>
        </w:tc>
        <w:tc>
          <w:tcPr>
            <w:tcW w:w="960" w:type="dxa"/>
            <w:tcBorders>
              <w:top w:val="single" w:sz="4" w:space="0" w:color="auto"/>
              <w:left w:val="single" w:sz="4" w:space="0" w:color="auto"/>
              <w:right w:val="single" w:sz="4" w:space="0" w:color="auto"/>
            </w:tcBorders>
          </w:tcPr>
          <w:p w14:paraId="0C69F9CF" w14:textId="77777777" w:rsidR="002F2671" w:rsidRDefault="002F2671" w:rsidP="00F73866">
            <w:pPr>
              <w:pStyle w:val="TAC"/>
              <w:rPr>
                <w:lang w:val="en-US" w:eastAsia="ko-KR"/>
              </w:rPr>
            </w:pPr>
            <w:r>
              <w:rPr>
                <w:rFonts w:eastAsia="Malgun Gothic"/>
                <w:szCs w:val="18"/>
                <w:lang w:eastAsia="ko-KR"/>
              </w:rPr>
              <w:t>3780</w:t>
            </w:r>
          </w:p>
        </w:tc>
        <w:tc>
          <w:tcPr>
            <w:tcW w:w="964" w:type="dxa"/>
            <w:tcBorders>
              <w:top w:val="single" w:sz="4" w:space="0" w:color="auto"/>
              <w:left w:val="single" w:sz="4" w:space="0" w:color="auto"/>
              <w:right w:val="single" w:sz="4" w:space="0" w:color="auto"/>
            </w:tcBorders>
          </w:tcPr>
          <w:p w14:paraId="58A12150" w14:textId="77777777" w:rsidR="002F2671" w:rsidRDefault="002F2671" w:rsidP="00F73866">
            <w:pPr>
              <w:pStyle w:val="TAC"/>
              <w:rPr>
                <w:lang w:val="en-US" w:eastAsia="ko-KR"/>
              </w:rPr>
            </w:pPr>
            <w:r>
              <w:rPr>
                <w:rFonts w:eastAsia="Malgun Gothic"/>
                <w:szCs w:val="18"/>
                <w:lang w:eastAsia="ko-KR"/>
              </w:rPr>
              <w:t>10</w:t>
            </w:r>
          </w:p>
        </w:tc>
        <w:tc>
          <w:tcPr>
            <w:tcW w:w="960" w:type="dxa"/>
            <w:tcBorders>
              <w:top w:val="single" w:sz="4" w:space="0" w:color="auto"/>
              <w:left w:val="single" w:sz="4" w:space="0" w:color="auto"/>
              <w:right w:val="single" w:sz="4" w:space="0" w:color="auto"/>
            </w:tcBorders>
          </w:tcPr>
          <w:p w14:paraId="3887CCDC" w14:textId="77777777" w:rsidR="002F2671" w:rsidRDefault="002F2671" w:rsidP="00F73866">
            <w:pPr>
              <w:pStyle w:val="TAC"/>
              <w:rPr>
                <w:lang w:val="en-US" w:eastAsia="ko-KR"/>
              </w:rPr>
            </w:pPr>
            <w:r>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4CCAE2BF" w14:textId="77777777" w:rsidR="002F2671" w:rsidRDefault="002F2671" w:rsidP="00F73866">
            <w:pPr>
              <w:pStyle w:val="TAC"/>
              <w:rPr>
                <w:lang w:val="en-US" w:eastAsia="ko-KR"/>
              </w:rPr>
            </w:pPr>
            <w:r>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14:paraId="1E699686" w14:textId="77777777" w:rsidR="002F2671" w:rsidRDefault="002F2671" w:rsidP="00F73866">
            <w:pPr>
              <w:pStyle w:val="TAC"/>
            </w:pPr>
            <w:r>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53C0640D" w14:textId="77777777" w:rsidR="002F2671" w:rsidRDefault="002F2671" w:rsidP="00F73866">
            <w:pPr>
              <w:pStyle w:val="TAC"/>
              <w:rPr>
                <w:lang w:eastAsia="zh-CN"/>
              </w:rPr>
            </w:pPr>
            <w:r>
              <w:rPr>
                <w:color w:val="000000"/>
                <w:lang w:eastAsia="zh-CN"/>
              </w:rPr>
              <w:t>TDD</w:t>
            </w:r>
          </w:p>
        </w:tc>
        <w:tc>
          <w:tcPr>
            <w:tcW w:w="1057" w:type="dxa"/>
            <w:tcBorders>
              <w:top w:val="single" w:sz="4" w:space="0" w:color="auto"/>
              <w:left w:val="single" w:sz="4" w:space="0" w:color="auto"/>
              <w:right w:val="single" w:sz="4" w:space="0" w:color="auto"/>
            </w:tcBorders>
          </w:tcPr>
          <w:p w14:paraId="16CB2A9B" w14:textId="77777777" w:rsidR="002F2671" w:rsidRDefault="002F2671" w:rsidP="00F73866">
            <w:pPr>
              <w:pStyle w:val="TAC"/>
            </w:pPr>
            <w:r>
              <w:rPr>
                <w:rFonts w:eastAsia="Malgun Gothic"/>
                <w:szCs w:val="18"/>
                <w:lang w:eastAsia="ko-KR"/>
              </w:rPr>
              <w:t>N/A</w:t>
            </w:r>
          </w:p>
        </w:tc>
      </w:tr>
      <w:tr w:rsidR="002F2671" w14:paraId="4C5248AD"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A6DB4A" w14:textId="77777777" w:rsidR="002F2671" w:rsidRDefault="002F267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A375995" w14:textId="77777777" w:rsidR="002F2671" w:rsidRDefault="002F2671" w:rsidP="00F73866">
            <w:pPr>
              <w:pStyle w:val="TAC"/>
              <w:rPr>
                <w:lang w:val="en-US" w:eastAsia="ko-KR"/>
              </w:rPr>
            </w:pPr>
            <w:r>
              <w:rPr>
                <w:color w:val="000000"/>
              </w:rPr>
              <w:t>n1</w:t>
            </w:r>
          </w:p>
        </w:tc>
        <w:tc>
          <w:tcPr>
            <w:tcW w:w="960" w:type="dxa"/>
            <w:tcBorders>
              <w:top w:val="single" w:sz="4" w:space="0" w:color="auto"/>
              <w:left w:val="single" w:sz="4" w:space="0" w:color="auto"/>
              <w:right w:val="single" w:sz="4" w:space="0" w:color="auto"/>
            </w:tcBorders>
          </w:tcPr>
          <w:p w14:paraId="48748FB5" w14:textId="77777777" w:rsidR="002F2671" w:rsidRDefault="002F2671" w:rsidP="00F73866">
            <w:pPr>
              <w:pStyle w:val="TAC"/>
              <w:rPr>
                <w:lang w:val="en-US" w:eastAsia="ko-KR"/>
              </w:rPr>
            </w:pPr>
            <w:r>
              <w:rPr>
                <w:rFonts w:eastAsia="Malgun Gothic"/>
                <w:szCs w:val="18"/>
                <w:lang w:eastAsia="ko-KR"/>
              </w:rPr>
              <w:t>1975</w:t>
            </w:r>
          </w:p>
        </w:tc>
        <w:tc>
          <w:tcPr>
            <w:tcW w:w="964" w:type="dxa"/>
            <w:tcBorders>
              <w:top w:val="single" w:sz="4" w:space="0" w:color="auto"/>
              <w:left w:val="single" w:sz="4" w:space="0" w:color="auto"/>
              <w:right w:val="single" w:sz="4" w:space="0" w:color="auto"/>
            </w:tcBorders>
          </w:tcPr>
          <w:p w14:paraId="3AB9DFC8" w14:textId="77777777" w:rsidR="002F2671" w:rsidRDefault="002F2671" w:rsidP="00F73866">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07CACB02" w14:textId="77777777" w:rsidR="002F2671" w:rsidRDefault="002F2671" w:rsidP="00F73866">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09DACCEB" w14:textId="77777777" w:rsidR="002F2671" w:rsidRDefault="002F2671" w:rsidP="00F73866">
            <w:pPr>
              <w:pStyle w:val="TAC"/>
              <w:rPr>
                <w:lang w:val="en-US" w:eastAsia="ko-KR"/>
              </w:rPr>
            </w:pPr>
            <w:r>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14:paraId="29F407E6" w14:textId="77777777" w:rsidR="002F2671" w:rsidRDefault="002F2671" w:rsidP="00F73866">
            <w:pPr>
              <w:pStyle w:val="TAC"/>
            </w:pPr>
            <w:r>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11DFC2B2" w14:textId="77777777" w:rsidR="002F2671" w:rsidRDefault="002F2671"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503CECB9" w14:textId="77777777" w:rsidR="002F2671" w:rsidRDefault="002F2671" w:rsidP="00F73866">
            <w:pPr>
              <w:pStyle w:val="TAC"/>
            </w:pPr>
            <w:r>
              <w:rPr>
                <w:rFonts w:eastAsia="Malgun Gothic"/>
                <w:szCs w:val="18"/>
                <w:lang w:eastAsia="ko-KR"/>
              </w:rPr>
              <w:t>N/A</w:t>
            </w:r>
          </w:p>
        </w:tc>
      </w:tr>
      <w:tr w:rsidR="002F2671" w14:paraId="4A818D3C"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BBAFC07" w14:textId="77777777" w:rsidR="002F2671" w:rsidRDefault="002F267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F635097" w14:textId="77777777" w:rsidR="002F2671" w:rsidRDefault="002F2671" w:rsidP="00F73866">
            <w:pPr>
              <w:pStyle w:val="TAC"/>
              <w:rPr>
                <w:lang w:val="en-US" w:eastAsia="ko-KR"/>
              </w:rPr>
            </w:pPr>
            <w:r>
              <w:rPr>
                <w:color w:val="000000"/>
                <w:lang w:eastAsia="zh-CN"/>
              </w:rPr>
              <w:t>n26</w:t>
            </w:r>
          </w:p>
        </w:tc>
        <w:tc>
          <w:tcPr>
            <w:tcW w:w="960" w:type="dxa"/>
            <w:tcBorders>
              <w:top w:val="single" w:sz="4" w:space="0" w:color="auto"/>
              <w:left w:val="single" w:sz="4" w:space="0" w:color="auto"/>
              <w:right w:val="single" w:sz="4" w:space="0" w:color="auto"/>
            </w:tcBorders>
          </w:tcPr>
          <w:p w14:paraId="4017859A" w14:textId="77777777" w:rsidR="002F2671" w:rsidRDefault="002F2671" w:rsidP="00F73866">
            <w:pPr>
              <w:pStyle w:val="TAC"/>
              <w:rPr>
                <w:lang w:val="en-US" w:eastAsia="ko-KR"/>
              </w:rPr>
            </w:pPr>
            <w:r>
              <w:rPr>
                <w:rFonts w:eastAsia="Malgun Gothic"/>
                <w:szCs w:val="18"/>
                <w:lang w:eastAsia="ko-KR"/>
              </w:rPr>
              <w:t>840</w:t>
            </w:r>
          </w:p>
        </w:tc>
        <w:tc>
          <w:tcPr>
            <w:tcW w:w="964" w:type="dxa"/>
            <w:tcBorders>
              <w:top w:val="single" w:sz="4" w:space="0" w:color="auto"/>
              <w:left w:val="single" w:sz="4" w:space="0" w:color="auto"/>
              <w:right w:val="single" w:sz="4" w:space="0" w:color="auto"/>
            </w:tcBorders>
          </w:tcPr>
          <w:p w14:paraId="616D2921" w14:textId="77777777" w:rsidR="002F2671" w:rsidRDefault="002F2671" w:rsidP="00F73866">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33CFBC11" w14:textId="77777777" w:rsidR="002F2671" w:rsidRDefault="002F2671" w:rsidP="00F73866">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436EB34A" w14:textId="77777777" w:rsidR="002F2671" w:rsidRDefault="002F2671" w:rsidP="00F73866">
            <w:pPr>
              <w:pStyle w:val="TAC"/>
              <w:rPr>
                <w:lang w:val="en-US" w:eastAsia="ko-KR"/>
              </w:rPr>
            </w:pPr>
            <w:r>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14:paraId="08E0F2EE" w14:textId="77777777" w:rsidR="002F2671" w:rsidRDefault="002F2671" w:rsidP="00F73866">
            <w:pPr>
              <w:pStyle w:val="TAC"/>
            </w:pPr>
            <w:r>
              <w:rPr>
                <w:rFonts w:eastAsia="Malgun Gothic"/>
                <w:szCs w:val="18"/>
                <w:lang w:eastAsia="ko-KR"/>
              </w:rPr>
              <w:t>3.1</w:t>
            </w:r>
          </w:p>
        </w:tc>
        <w:tc>
          <w:tcPr>
            <w:tcW w:w="828" w:type="dxa"/>
            <w:tcBorders>
              <w:top w:val="single" w:sz="4" w:space="0" w:color="auto"/>
              <w:left w:val="single" w:sz="4" w:space="0" w:color="auto"/>
              <w:right w:val="single" w:sz="4" w:space="0" w:color="auto"/>
            </w:tcBorders>
            <w:vAlign w:val="center"/>
          </w:tcPr>
          <w:p w14:paraId="38D44E28" w14:textId="77777777" w:rsidR="002F2671" w:rsidRDefault="002F2671"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43C72920" w14:textId="77777777" w:rsidR="002F2671" w:rsidRDefault="002F2671" w:rsidP="00F73866">
            <w:pPr>
              <w:pStyle w:val="TAC"/>
            </w:pPr>
            <w:r>
              <w:rPr>
                <w:rFonts w:eastAsia="Malgun Gothic"/>
                <w:szCs w:val="18"/>
                <w:lang w:eastAsia="ko-KR"/>
              </w:rPr>
              <w:t>IMD5</w:t>
            </w:r>
          </w:p>
        </w:tc>
      </w:tr>
      <w:tr w:rsidR="002F2671" w14:paraId="5447E7DF"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14241D" w14:textId="77777777" w:rsidR="002F2671" w:rsidRDefault="002F267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ABA6D44" w14:textId="77777777" w:rsidR="002F2671" w:rsidRDefault="002F2671" w:rsidP="00F73866">
            <w:pPr>
              <w:pStyle w:val="TAC"/>
              <w:rPr>
                <w:lang w:val="en-US" w:eastAsia="ko-KR"/>
              </w:rPr>
            </w:pPr>
            <w:r>
              <w:rPr>
                <w:color w:val="000000"/>
              </w:rPr>
              <w:t>n78</w:t>
            </w:r>
          </w:p>
        </w:tc>
        <w:tc>
          <w:tcPr>
            <w:tcW w:w="960" w:type="dxa"/>
            <w:tcBorders>
              <w:top w:val="single" w:sz="4" w:space="0" w:color="auto"/>
              <w:left w:val="single" w:sz="4" w:space="0" w:color="auto"/>
              <w:right w:val="single" w:sz="4" w:space="0" w:color="auto"/>
            </w:tcBorders>
          </w:tcPr>
          <w:p w14:paraId="2CFE7F6E" w14:textId="77777777" w:rsidR="002F2671" w:rsidRDefault="002F2671" w:rsidP="00F73866">
            <w:pPr>
              <w:pStyle w:val="TAC"/>
              <w:rPr>
                <w:lang w:val="en-US" w:eastAsia="ko-KR"/>
              </w:rPr>
            </w:pPr>
            <w:r>
              <w:rPr>
                <w:rFonts w:eastAsia="Malgun Gothic"/>
                <w:szCs w:val="18"/>
                <w:lang w:eastAsia="ko-KR"/>
              </w:rPr>
              <w:t>3405</w:t>
            </w:r>
          </w:p>
        </w:tc>
        <w:tc>
          <w:tcPr>
            <w:tcW w:w="964" w:type="dxa"/>
            <w:tcBorders>
              <w:top w:val="single" w:sz="4" w:space="0" w:color="auto"/>
              <w:left w:val="single" w:sz="4" w:space="0" w:color="auto"/>
              <w:right w:val="single" w:sz="4" w:space="0" w:color="auto"/>
            </w:tcBorders>
          </w:tcPr>
          <w:p w14:paraId="3A6B5B81" w14:textId="77777777" w:rsidR="002F2671" w:rsidRDefault="002F2671" w:rsidP="00F73866">
            <w:pPr>
              <w:pStyle w:val="TAC"/>
              <w:rPr>
                <w:lang w:val="en-US" w:eastAsia="ko-KR"/>
              </w:rPr>
            </w:pPr>
            <w:r>
              <w:rPr>
                <w:rFonts w:eastAsia="Malgun Gothic"/>
                <w:szCs w:val="18"/>
                <w:lang w:eastAsia="ko-KR"/>
              </w:rPr>
              <w:t>10</w:t>
            </w:r>
          </w:p>
        </w:tc>
        <w:tc>
          <w:tcPr>
            <w:tcW w:w="960" w:type="dxa"/>
            <w:tcBorders>
              <w:top w:val="single" w:sz="4" w:space="0" w:color="auto"/>
              <w:left w:val="single" w:sz="4" w:space="0" w:color="auto"/>
              <w:right w:val="single" w:sz="4" w:space="0" w:color="auto"/>
            </w:tcBorders>
          </w:tcPr>
          <w:p w14:paraId="43A234B6" w14:textId="77777777" w:rsidR="002F2671" w:rsidRDefault="002F2671" w:rsidP="00F73866">
            <w:pPr>
              <w:pStyle w:val="TAC"/>
              <w:rPr>
                <w:lang w:val="en-US" w:eastAsia="ko-KR"/>
              </w:rPr>
            </w:pPr>
            <w:r>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40CD0395" w14:textId="77777777" w:rsidR="002F2671" w:rsidRDefault="002F2671" w:rsidP="00F73866">
            <w:pPr>
              <w:pStyle w:val="TAC"/>
              <w:rPr>
                <w:lang w:val="en-US" w:eastAsia="ko-KR"/>
              </w:rPr>
            </w:pPr>
            <w:r>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14:paraId="140F4053" w14:textId="77777777" w:rsidR="002F2671" w:rsidRDefault="002F2671" w:rsidP="00F73866">
            <w:pPr>
              <w:pStyle w:val="TAC"/>
            </w:pPr>
            <w:r>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282377C9" w14:textId="77777777" w:rsidR="002F2671" w:rsidRDefault="002F2671" w:rsidP="00F73866">
            <w:pPr>
              <w:pStyle w:val="TAC"/>
              <w:rPr>
                <w:lang w:eastAsia="zh-CN"/>
              </w:rPr>
            </w:pPr>
            <w:r>
              <w:rPr>
                <w:color w:val="000000"/>
                <w:lang w:eastAsia="zh-CN"/>
              </w:rPr>
              <w:t>TDD</w:t>
            </w:r>
          </w:p>
        </w:tc>
        <w:tc>
          <w:tcPr>
            <w:tcW w:w="1057" w:type="dxa"/>
            <w:tcBorders>
              <w:top w:val="single" w:sz="4" w:space="0" w:color="auto"/>
              <w:left w:val="single" w:sz="4" w:space="0" w:color="auto"/>
              <w:right w:val="single" w:sz="4" w:space="0" w:color="auto"/>
            </w:tcBorders>
          </w:tcPr>
          <w:p w14:paraId="73B7265E" w14:textId="77777777" w:rsidR="002F2671" w:rsidRDefault="002F2671" w:rsidP="00F73866">
            <w:pPr>
              <w:pStyle w:val="TAC"/>
            </w:pPr>
            <w:r>
              <w:rPr>
                <w:rFonts w:eastAsia="Malgun Gothic"/>
                <w:szCs w:val="18"/>
                <w:lang w:eastAsia="ko-KR"/>
              </w:rPr>
              <w:t>N/A</w:t>
            </w:r>
          </w:p>
        </w:tc>
      </w:tr>
      <w:tr w:rsidR="002F2671" w14:paraId="0C8B1226"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5973C70" w14:textId="77777777" w:rsidR="002F2671" w:rsidRDefault="002F267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5F67A23" w14:textId="77777777" w:rsidR="002F2671" w:rsidRDefault="002F2671" w:rsidP="00F73866">
            <w:pPr>
              <w:pStyle w:val="TAC"/>
              <w:rPr>
                <w:lang w:val="en-US" w:eastAsia="ko-KR"/>
              </w:rPr>
            </w:pPr>
            <w:r>
              <w:rPr>
                <w:color w:val="000000"/>
              </w:rPr>
              <w:t>n1</w:t>
            </w:r>
          </w:p>
        </w:tc>
        <w:tc>
          <w:tcPr>
            <w:tcW w:w="960" w:type="dxa"/>
            <w:tcBorders>
              <w:top w:val="single" w:sz="4" w:space="0" w:color="auto"/>
              <w:left w:val="single" w:sz="4" w:space="0" w:color="auto"/>
              <w:right w:val="single" w:sz="4" w:space="0" w:color="auto"/>
            </w:tcBorders>
          </w:tcPr>
          <w:p w14:paraId="0BB88EAC" w14:textId="77777777" w:rsidR="002F2671" w:rsidRDefault="002F2671" w:rsidP="00F73866">
            <w:pPr>
              <w:pStyle w:val="TAC"/>
              <w:rPr>
                <w:lang w:val="en-US" w:eastAsia="ko-KR"/>
              </w:rPr>
            </w:pPr>
            <w:r>
              <w:t>1950</w:t>
            </w:r>
          </w:p>
        </w:tc>
        <w:tc>
          <w:tcPr>
            <w:tcW w:w="964" w:type="dxa"/>
            <w:tcBorders>
              <w:top w:val="single" w:sz="4" w:space="0" w:color="auto"/>
              <w:left w:val="single" w:sz="4" w:space="0" w:color="auto"/>
              <w:right w:val="single" w:sz="4" w:space="0" w:color="auto"/>
            </w:tcBorders>
          </w:tcPr>
          <w:p w14:paraId="42461CFF" w14:textId="77777777" w:rsidR="002F2671" w:rsidRDefault="002F2671" w:rsidP="00F73866">
            <w:pPr>
              <w:pStyle w:val="TAC"/>
              <w:rPr>
                <w:lang w:val="en-US" w:eastAsia="ko-KR"/>
              </w:rPr>
            </w:pPr>
            <w:r>
              <w:t>5</w:t>
            </w:r>
          </w:p>
        </w:tc>
        <w:tc>
          <w:tcPr>
            <w:tcW w:w="960" w:type="dxa"/>
            <w:tcBorders>
              <w:top w:val="single" w:sz="4" w:space="0" w:color="auto"/>
              <w:left w:val="single" w:sz="4" w:space="0" w:color="auto"/>
              <w:right w:val="single" w:sz="4" w:space="0" w:color="auto"/>
            </w:tcBorders>
          </w:tcPr>
          <w:p w14:paraId="16D34B8A" w14:textId="77777777" w:rsidR="002F2671" w:rsidRDefault="002F2671" w:rsidP="00F73866">
            <w:pPr>
              <w:pStyle w:val="TAC"/>
              <w:rPr>
                <w:lang w:val="en-US" w:eastAsia="ko-KR"/>
              </w:rPr>
            </w:pPr>
            <w:r>
              <w:t>25</w:t>
            </w:r>
          </w:p>
        </w:tc>
        <w:tc>
          <w:tcPr>
            <w:tcW w:w="960" w:type="dxa"/>
            <w:tcBorders>
              <w:top w:val="single" w:sz="4" w:space="0" w:color="auto"/>
              <w:left w:val="single" w:sz="4" w:space="0" w:color="auto"/>
              <w:right w:val="single" w:sz="4" w:space="0" w:color="auto"/>
            </w:tcBorders>
          </w:tcPr>
          <w:p w14:paraId="4305ABFF" w14:textId="77777777" w:rsidR="002F2671" w:rsidRDefault="002F2671" w:rsidP="00F73866">
            <w:pPr>
              <w:pStyle w:val="TAC"/>
              <w:rPr>
                <w:lang w:val="en-US" w:eastAsia="ko-KR"/>
              </w:rPr>
            </w:pPr>
            <w:r>
              <w:rPr>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4BA43EB0" w14:textId="77777777" w:rsidR="002F2671" w:rsidRDefault="002F2671" w:rsidP="00F73866">
            <w:pPr>
              <w:pStyle w:val="TAC"/>
            </w:pPr>
            <w:r>
              <w:t>N/A</w:t>
            </w:r>
          </w:p>
        </w:tc>
        <w:tc>
          <w:tcPr>
            <w:tcW w:w="828" w:type="dxa"/>
            <w:tcBorders>
              <w:top w:val="single" w:sz="4" w:space="0" w:color="auto"/>
              <w:left w:val="single" w:sz="4" w:space="0" w:color="auto"/>
              <w:right w:val="single" w:sz="4" w:space="0" w:color="auto"/>
            </w:tcBorders>
            <w:vAlign w:val="center"/>
          </w:tcPr>
          <w:p w14:paraId="7705B2BC" w14:textId="77777777" w:rsidR="002F2671" w:rsidRDefault="002F2671"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30A6DD78" w14:textId="77777777" w:rsidR="002F2671" w:rsidRDefault="002F2671" w:rsidP="00F73866">
            <w:pPr>
              <w:pStyle w:val="TAC"/>
            </w:pPr>
            <w:r>
              <w:t>N/A</w:t>
            </w:r>
          </w:p>
        </w:tc>
      </w:tr>
      <w:tr w:rsidR="002F2671" w14:paraId="25FF6144"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43EF34" w14:textId="77777777" w:rsidR="002F2671" w:rsidRDefault="002F267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F3C8EF6" w14:textId="77777777" w:rsidR="002F2671" w:rsidRDefault="002F2671" w:rsidP="00F73866">
            <w:pPr>
              <w:pStyle w:val="TAC"/>
              <w:rPr>
                <w:lang w:val="en-US" w:eastAsia="ko-KR"/>
              </w:rPr>
            </w:pPr>
            <w:r>
              <w:rPr>
                <w:color w:val="000000"/>
                <w:lang w:eastAsia="zh-CN"/>
              </w:rPr>
              <w:t>n26</w:t>
            </w:r>
          </w:p>
        </w:tc>
        <w:tc>
          <w:tcPr>
            <w:tcW w:w="960" w:type="dxa"/>
            <w:tcBorders>
              <w:top w:val="single" w:sz="4" w:space="0" w:color="auto"/>
              <w:left w:val="single" w:sz="4" w:space="0" w:color="auto"/>
              <w:right w:val="single" w:sz="4" w:space="0" w:color="auto"/>
            </w:tcBorders>
          </w:tcPr>
          <w:p w14:paraId="71452A83" w14:textId="77777777" w:rsidR="002F2671" w:rsidRDefault="002F2671" w:rsidP="00F73866">
            <w:pPr>
              <w:pStyle w:val="TAC"/>
              <w:rPr>
                <w:lang w:val="en-US" w:eastAsia="ko-KR"/>
              </w:rPr>
            </w:pPr>
            <w:r>
              <w:t>830</w:t>
            </w:r>
          </w:p>
        </w:tc>
        <w:tc>
          <w:tcPr>
            <w:tcW w:w="964" w:type="dxa"/>
            <w:tcBorders>
              <w:top w:val="single" w:sz="4" w:space="0" w:color="auto"/>
              <w:left w:val="single" w:sz="4" w:space="0" w:color="auto"/>
              <w:right w:val="single" w:sz="4" w:space="0" w:color="auto"/>
            </w:tcBorders>
          </w:tcPr>
          <w:p w14:paraId="057CD7CF" w14:textId="77777777" w:rsidR="002F2671" w:rsidRDefault="002F2671" w:rsidP="00F73866">
            <w:pPr>
              <w:pStyle w:val="TAC"/>
              <w:rPr>
                <w:lang w:val="en-US" w:eastAsia="ko-KR"/>
              </w:rPr>
            </w:pPr>
            <w:r>
              <w:t>5</w:t>
            </w:r>
          </w:p>
        </w:tc>
        <w:tc>
          <w:tcPr>
            <w:tcW w:w="960" w:type="dxa"/>
            <w:tcBorders>
              <w:top w:val="single" w:sz="4" w:space="0" w:color="auto"/>
              <w:left w:val="single" w:sz="4" w:space="0" w:color="auto"/>
              <w:right w:val="single" w:sz="4" w:space="0" w:color="auto"/>
            </w:tcBorders>
          </w:tcPr>
          <w:p w14:paraId="216FC930" w14:textId="77777777" w:rsidR="002F2671" w:rsidRDefault="002F2671" w:rsidP="00F73866">
            <w:pPr>
              <w:pStyle w:val="TAC"/>
              <w:rPr>
                <w:lang w:val="en-US" w:eastAsia="ko-KR"/>
              </w:rPr>
            </w:pPr>
            <w:r>
              <w:t>25</w:t>
            </w:r>
          </w:p>
        </w:tc>
        <w:tc>
          <w:tcPr>
            <w:tcW w:w="960" w:type="dxa"/>
            <w:tcBorders>
              <w:top w:val="single" w:sz="4" w:space="0" w:color="auto"/>
              <w:left w:val="single" w:sz="4" w:space="0" w:color="auto"/>
              <w:right w:val="single" w:sz="4" w:space="0" w:color="auto"/>
            </w:tcBorders>
          </w:tcPr>
          <w:p w14:paraId="5885F7A0" w14:textId="77777777" w:rsidR="002F2671" w:rsidRDefault="002F2671" w:rsidP="00F73866">
            <w:pPr>
              <w:pStyle w:val="TAC"/>
              <w:rPr>
                <w:lang w:val="en-US" w:eastAsia="ko-KR"/>
              </w:rPr>
            </w:pPr>
            <w:r>
              <w:rPr>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26799004" w14:textId="77777777" w:rsidR="002F2671" w:rsidRDefault="002F2671" w:rsidP="00F73866">
            <w:pPr>
              <w:pStyle w:val="TAC"/>
            </w:pPr>
            <w:r>
              <w:t>N/A</w:t>
            </w:r>
          </w:p>
        </w:tc>
        <w:tc>
          <w:tcPr>
            <w:tcW w:w="828" w:type="dxa"/>
            <w:tcBorders>
              <w:top w:val="single" w:sz="4" w:space="0" w:color="auto"/>
              <w:left w:val="single" w:sz="4" w:space="0" w:color="auto"/>
              <w:right w:val="single" w:sz="4" w:space="0" w:color="auto"/>
            </w:tcBorders>
            <w:vAlign w:val="center"/>
          </w:tcPr>
          <w:p w14:paraId="2096A998" w14:textId="77777777" w:rsidR="002F2671" w:rsidRDefault="002F2671"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4EF4F247" w14:textId="77777777" w:rsidR="002F2671" w:rsidRDefault="002F2671" w:rsidP="00F73866">
            <w:pPr>
              <w:pStyle w:val="TAC"/>
            </w:pPr>
            <w:r>
              <w:t>N/A</w:t>
            </w:r>
          </w:p>
        </w:tc>
      </w:tr>
      <w:tr w:rsidR="002F2671" w14:paraId="222D6EA7" w14:textId="77777777" w:rsidTr="00F7386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1432E84" w14:textId="77777777" w:rsidR="002F2671" w:rsidRDefault="002F267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95C5C5E" w14:textId="77777777" w:rsidR="002F2671" w:rsidRDefault="002F2671" w:rsidP="00F73866">
            <w:pPr>
              <w:pStyle w:val="TAC"/>
              <w:rPr>
                <w:lang w:val="en-US" w:eastAsia="ko-KR"/>
              </w:rPr>
            </w:pPr>
            <w:r>
              <w:rPr>
                <w:color w:val="000000"/>
              </w:rPr>
              <w:t>n78</w:t>
            </w:r>
          </w:p>
        </w:tc>
        <w:tc>
          <w:tcPr>
            <w:tcW w:w="960" w:type="dxa"/>
            <w:tcBorders>
              <w:top w:val="single" w:sz="4" w:space="0" w:color="auto"/>
              <w:left w:val="single" w:sz="4" w:space="0" w:color="auto"/>
              <w:right w:val="single" w:sz="4" w:space="0" w:color="auto"/>
            </w:tcBorders>
          </w:tcPr>
          <w:p w14:paraId="07503088" w14:textId="77777777" w:rsidR="002F2671" w:rsidRDefault="002F2671" w:rsidP="00F73866">
            <w:pPr>
              <w:pStyle w:val="TAC"/>
              <w:rPr>
                <w:lang w:val="en-US" w:eastAsia="ko-KR"/>
              </w:rPr>
            </w:pPr>
            <w:r>
              <w:t>3610</w:t>
            </w:r>
          </w:p>
        </w:tc>
        <w:tc>
          <w:tcPr>
            <w:tcW w:w="964" w:type="dxa"/>
            <w:tcBorders>
              <w:top w:val="single" w:sz="4" w:space="0" w:color="auto"/>
              <w:left w:val="single" w:sz="4" w:space="0" w:color="auto"/>
              <w:right w:val="single" w:sz="4" w:space="0" w:color="auto"/>
            </w:tcBorders>
          </w:tcPr>
          <w:p w14:paraId="2A629598" w14:textId="77777777" w:rsidR="002F2671" w:rsidRDefault="002F2671" w:rsidP="00F73866">
            <w:pPr>
              <w:pStyle w:val="TAC"/>
              <w:rPr>
                <w:lang w:val="en-US" w:eastAsia="ko-KR"/>
              </w:rPr>
            </w:pPr>
            <w:r>
              <w:t>10</w:t>
            </w:r>
          </w:p>
        </w:tc>
        <w:tc>
          <w:tcPr>
            <w:tcW w:w="960" w:type="dxa"/>
            <w:tcBorders>
              <w:top w:val="single" w:sz="4" w:space="0" w:color="auto"/>
              <w:left w:val="single" w:sz="4" w:space="0" w:color="auto"/>
              <w:right w:val="single" w:sz="4" w:space="0" w:color="auto"/>
            </w:tcBorders>
          </w:tcPr>
          <w:p w14:paraId="2311A6F0" w14:textId="77777777" w:rsidR="002F2671" w:rsidRDefault="002F2671" w:rsidP="00F73866">
            <w:pPr>
              <w:pStyle w:val="TAC"/>
              <w:rPr>
                <w:lang w:val="en-US" w:eastAsia="ko-KR"/>
              </w:rPr>
            </w:pPr>
            <w:r>
              <w:t>50</w:t>
            </w:r>
          </w:p>
        </w:tc>
        <w:tc>
          <w:tcPr>
            <w:tcW w:w="960" w:type="dxa"/>
            <w:tcBorders>
              <w:top w:val="single" w:sz="4" w:space="0" w:color="auto"/>
              <w:left w:val="single" w:sz="4" w:space="0" w:color="auto"/>
              <w:right w:val="single" w:sz="4" w:space="0" w:color="auto"/>
            </w:tcBorders>
          </w:tcPr>
          <w:p w14:paraId="773DF9EF" w14:textId="77777777" w:rsidR="002F2671" w:rsidRDefault="002F2671" w:rsidP="00F73866">
            <w:pPr>
              <w:pStyle w:val="TAC"/>
              <w:rPr>
                <w:lang w:val="en-US" w:eastAsia="ko-KR"/>
              </w:rPr>
            </w:pPr>
            <w:r>
              <w:t>3610</w:t>
            </w:r>
          </w:p>
        </w:tc>
        <w:tc>
          <w:tcPr>
            <w:tcW w:w="977" w:type="dxa"/>
            <w:tcBorders>
              <w:top w:val="single" w:sz="4" w:space="0" w:color="auto"/>
              <w:left w:val="single" w:sz="4" w:space="0" w:color="auto"/>
              <w:bottom w:val="single" w:sz="4" w:space="0" w:color="auto"/>
              <w:right w:val="single" w:sz="4" w:space="0" w:color="auto"/>
            </w:tcBorders>
          </w:tcPr>
          <w:p w14:paraId="1FAA413C" w14:textId="77777777" w:rsidR="002F2671" w:rsidRDefault="002F2671" w:rsidP="00F73866">
            <w:pPr>
              <w:pStyle w:val="TAC"/>
            </w:pPr>
            <w:r>
              <w:t>15.7</w:t>
            </w:r>
          </w:p>
        </w:tc>
        <w:tc>
          <w:tcPr>
            <w:tcW w:w="828" w:type="dxa"/>
            <w:tcBorders>
              <w:top w:val="single" w:sz="4" w:space="0" w:color="auto"/>
              <w:left w:val="single" w:sz="4" w:space="0" w:color="auto"/>
              <w:right w:val="single" w:sz="4" w:space="0" w:color="auto"/>
            </w:tcBorders>
            <w:vAlign w:val="center"/>
          </w:tcPr>
          <w:p w14:paraId="61955491" w14:textId="77777777" w:rsidR="002F2671" w:rsidRDefault="002F2671" w:rsidP="00F73866">
            <w:pPr>
              <w:pStyle w:val="TAC"/>
              <w:rPr>
                <w:lang w:eastAsia="zh-CN"/>
              </w:rPr>
            </w:pPr>
            <w:r>
              <w:rPr>
                <w:color w:val="000000"/>
                <w:lang w:eastAsia="zh-CN"/>
              </w:rPr>
              <w:t>TDD</w:t>
            </w:r>
          </w:p>
        </w:tc>
        <w:tc>
          <w:tcPr>
            <w:tcW w:w="1057" w:type="dxa"/>
            <w:tcBorders>
              <w:top w:val="single" w:sz="4" w:space="0" w:color="auto"/>
              <w:left w:val="single" w:sz="4" w:space="0" w:color="auto"/>
              <w:right w:val="single" w:sz="4" w:space="0" w:color="auto"/>
            </w:tcBorders>
          </w:tcPr>
          <w:p w14:paraId="38DA1A3D" w14:textId="77777777" w:rsidR="002F2671" w:rsidRDefault="002F2671" w:rsidP="00F73866">
            <w:pPr>
              <w:pStyle w:val="TAC"/>
            </w:pPr>
            <w:r>
              <w:t>IMD3</w:t>
            </w:r>
          </w:p>
        </w:tc>
      </w:tr>
    </w:tbl>
    <w:p w14:paraId="54BF91A6" w14:textId="77777777" w:rsidR="00AC4AB0" w:rsidRPr="00C9241D" w:rsidRDefault="00AC4AB0" w:rsidP="00AC4AB0">
      <w:pPr>
        <w:rPr>
          <w:b/>
          <w:color w:val="0070C0"/>
          <w:sz w:val="32"/>
          <w:szCs w:val="32"/>
        </w:rPr>
      </w:pPr>
    </w:p>
    <w:p w14:paraId="375D42EC" w14:textId="4708501B" w:rsidR="00021311" w:rsidRPr="00A20126" w:rsidRDefault="00021311" w:rsidP="00A20126">
      <w:pPr>
        <w:pStyle w:val="21"/>
      </w:pPr>
      <w:bookmarkStart w:id="154" w:name="_Toc136288153"/>
      <w:r w:rsidRPr="00A20126">
        <w:t>5.</w:t>
      </w:r>
      <w:r>
        <w:rPr>
          <w:rFonts w:hint="eastAsia"/>
        </w:rPr>
        <w:t>7</w:t>
      </w:r>
      <w:r w:rsidRPr="00A20126">
        <w:tab/>
        <w:t>CA_n3-n26-n78</w:t>
      </w:r>
      <w:bookmarkEnd w:id="154"/>
    </w:p>
    <w:p w14:paraId="0FDD2058" w14:textId="0C0CAFC5" w:rsidR="00021311" w:rsidRDefault="00021311" w:rsidP="00021311">
      <w:pPr>
        <w:pStyle w:val="31"/>
        <w:rPr>
          <w:lang w:val="en-US"/>
        </w:rPr>
      </w:pPr>
      <w:bookmarkStart w:id="155" w:name="_Toc136288154"/>
      <w:r>
        <w:t>5.7.1</w:t>
      </w:r>
      <w:r>
        <w:tab/>
      </w:r>
      <w:r w:rsidRPr="00A20126">
        <w:t>Common for 1 band UL and 2 bands UL CA</w:t>
      </w:r>
      <w:bookmarkEnd w:id="155"/>
    </w:p>
    <w:p w14:paraId="312E83D2" w14:textId="16DF1F8D" w:rsidR="00021311" w:rsidRPr="00A20126" w:rsidRDefault="00021311" w:rsidP="00021311">
      <w:pPr>
        <w:pStyle w:val="41"/>
      </w:pPr>
      <w:bookmarkStart w:id="156" w:name="_Toc136288155"/>
      <w:r>
        <w:t>5.7.1.1</w:t>
      </w:r>
      <w:r>
        <w:tab/>
      </w:r>
      <w:r w:rsidRPr="00A20126">
        <w:t>Operating bands for CA</w:t>
      </w:r>
      <w:bookmarkEnd w:id="156"/>
    </w:p>
    <w:p w14:paraId="6083DD70" w14:textId="4064EA1A" w:rsidR="00021311" w:rsidRPr="00A20126" w:rsidRDefault="00021311" w:rsidP="00021311">
      <w:pPr>
        <w:pStyle w:val="TH"/>
        <w:rPr>
          <w:rFonts w:cs="Arial"/>
        </w:rPr>
      </w:pPr>
      <w:r w:rsidRPr="00A20126">
        <w:rPr>
          <w:rFonts w:cs="Arial"/>
        </w:rPr>
        <w:t xml:space="preserve">Table </w:t>
      </w:r>
      <w:r w:rsidRPr="00021311">
        <w:rPr>
          <w:rFonts w:cs="Arial"/>
        </w:rPr>
        <w:t>5.</w:t>
      </w:r>
      <w:r>
        <w:rPr>
          <w:rFonts w:cs="Arial"/>
        </w:rPr>
        <w:t>7</w:t>
      </w:r>
      <w:r w:rsidRPr="00A20126">
        <w:rPr>
          <w:rFonts w:cs="Arial"/>
        </w:rPr>
        <w:t>.1.1-1: 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021311" w14:paraId="2FA2643F" w14:textId="77777777" w:rsidTr="00F73866">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3DD2FCD6" w14:textId="77777777" w:rsidR="00021311" w:rsidRDefault="00021311" w:rsidP="00F73866">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623A6DD7" w14:textId="77777777" w:rsidR="00021311" w:rsidRDefault="00021311" w:rsidP="00F73866">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7694B19C" w14:textId="77777777" w:rsidR="00021311" w:rsidRDefault="00021311" w:rsidP="00F73866">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416EAC13" w14:textId="77777777" w:rsidR="00021311" w:rsidRDefault="00021311" w:rsidP="00F73866">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4DCC3F3A" w14:textId="77777777" w:rsidR="00021311" w:rsidRDefault="00021311" w:rsidP="00F73866">
            <w:pPr>
              <w:keepNext/>
              <w:keepLines/>
              <w:spacing w:after="0"/>
              <w:jc w:val="center"/>
              <w:rPr>
                <w:rFonts w:ascii="Arial" w:hAnsi="Arial"/>
                <w:b/>
                <w:color w:val="000000"/>
                <w:sz w:val="18"/>
              </w:rPr>
            </w:pPr>
            <w:r>
              <w:rPr>
                <w:rFonts w:ascii="Arial" w:hAnsi="Arial"/>
                <w:b/>
                <w:color w:val="000000"/>
                <w:sz w:val="18"/>
              </w:rPr>
              <w:t>Duplex Mode</w:t>
            </w:r>
          </w:p>
        </w:tc>
      </w:tr>
      <w:tr w:rsidR="00021311" w14:paraId="0C954014"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EC8601" w14:textId="77777777" w:rsidR="00021311" w:rsidRDefault="00021311" w:rsidP="00F73866">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DD81EC" w14:textId="77777777" w:rsidR="00021311" w:rsidRDefault="00021311" w:rsidP="00F73866">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3CDFF00" w14:textId="77777777" w:rsidR="00021311" w:rsidRDefault="00021311" w:rsidP="00F73866">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0BC4253" w14:textId="77777777" w:rsidR="00021311" w:rsidRDefault="00021311" w:rsidP="00F73866">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491AC8" w14:textId="77777777" w:rsidR="00021311" w:rsidRDefault="00021311" w:rsidP="00F73866">
            <w:pPr>
              <w:spacing w:after="0"/>
              <w:rPr>
                <w:rFonts w:ascii="Arial" w:hAnsi="Arial"/>
                <w:b/>
                <w:color w:val="000000"/>
                <w:sz w:val="18"/>
              </w:rPr>
            </w:pPr>
          </w:p>
        </w:tc>
      </w:tr>
      <w:tr w:rsidR="00021311" w14:paraId="1A409F8A" w14:textId="77777777" w:rsidTr="00F73866">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C7F570" w14:textId="77777777" w:rsidR="00021311" w:rsidRDefault="00021311" w:rsidP="00F73866">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1FB00B" w14:textId="77777777" w:rsidR="00021311" w:rsidRDefault="00021311" w:rsidP="00F73866">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58B14E1E" w14:textId="77777777" w:rsidR="00021311" w:rsidRDefault="00021311" w:rsidP="00F73866">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250EB09D" w14:textId="77777777" w:rsidR="00021311" w:rsidRDefault="00021311" w:rsidP="00F73866">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9A3719" w14:textId="77777777" w:rsidR="00021311" w:rsidRDefault="00021311" w:rsidP="00F73866">
            <w:pPr>
              <w:spacing w:after="0"/>
              <w:rPr>
                <w:rFonts w:ascii="Arial" w:hAnsi="Arial"/>
                <w:b/>
                <w:color w:val="000000"/>
                <w:sz w:val="18"/>
              </w:rPr>
            </w:pPr>
          </w:p>
        </w:tc>
      </w:tr>
      <w:tr w:rsidR="00021311" w14:paraId="31BFDE96" w14:textId="77777777" w:rsidTr="00F73866">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3C35225C" w14:textId="77777777" w:rsidR="00021311" w:rsidRPr="00050EB8" w:rsidRDefault="00021311" w:rsidP="00F73866">
            <w:pPr>
              <w:keepNext/>
              <w:keepLines/>
              <w:spacing w:after="0"/>
              <w:jc w:val="center"/>
              <w:rPr>
                <w:rFonts w:ascii="Arial" w:hAnsi="Arial"/>
                <w:color w:val="000000"/>
                <w:sz w:val="18"/>
                <w:lang w:eastAsia="zh-CN"/>
              </w:rPr>
            </w:pPr>
            <w:r w:rsidRPr="009B4792">
              <w:rPr>
                <w:rFonts w:ascii="Arial" w:eastAsia="宋体" w:hAnsi="Arial"/>
                <w:color w:val="000000"/>
                <w:sz w:val="18"/>
                <w:lang w:eastAsia="zh-CN"/>
              </w:rPr>
              <w:t>CA_</w:t>
            </w:r>
            <w:r>
              <w:rPr>
                <w:rFonts w:ascii="Arial" w:eastAsia="宋体" w:hAnsi="Arial"/>
                <w:color w:val="000000"/>
                <w:sz w:val="18"/>
                <w:lang w:eastAsia="zh-CN"/>
              </w:rPr>
              <w:t>n3</w:t>
            </w:r>
            <w:r w:rsidRPr="009B4792">
              <w:rPr>
                <w:rFonts w:ascii="Arial" w:eastAsia="宋体" w:hAnsi="Arial"/>
                <w:color w:val="000000"/>
                <w:sz w:val="18"/>
                <w:lang w:eastAsia="zh-CN"/>
              </w:rPr>
              <w:t>-n26</w:t>
            </w:r>
            <w:r>
              <w:rPr>
                <w:rFonts w:ascii="Arial" w:eastAsia="宋体" w:hAnsi="Arial"/>
                <w:color w:val="000000"/>
                <w:sz w:val="18"/>
                <w:lang w:eastAsia="zh-CN"/>
              </w:rPr>
              <w:t>-n78</w:t>
            </w:r>
          </w:p>
        </w:tc>
        <w:tc>
          <w:tcPr>
            <w:tcW w:w="1067" w:type="dxa"/>
            <w:tcBorders>
              <w:top w:val="single" w:sz="4" w:space="0" w:color="auto"/>
              <w:left w:val="single" w:sz="4" w:space="0" w:color="auto"/>
              <w:bottom w:val="single" w:sz="4" w:space="0" w:color="auto"/>
              <w:right w:val="single" w:sz="4" w:space="0" w:color="auto"/>
            </w:tcBorders>
            <w:vAlign w:val="center"/>
            <w:hideMark/>
          </w:tcPr>
          <w:p w14:paraId="5D740A39" w14:textId="77777777" w:rsidR="00021311" w:rsidRPr="00050EB8" w:rsidRDefault="00021311" w:rsidP="00F73866">
            <w:pPr>
              <w:keepNext/>
              <w:keepLines/>
              <w:spacing w:after="0"/>
              <w:jc w:val="center"/>
              <w:rPr>
                <w:rFonts w:ascii="Arial" w:hAnsi="Arial"/>
                <w:color w:val="000000"/>
                <w:sz w:val="18"/>
              </w:rPr>
            </w:pPr>
            <w:r>
              <w:rPr>
                <w:rFonts w:ascii="Arial" w:hAnsi="Arial"/>
                <w:color w:val="000000"/>
                <w:sz w:val="18"/>
              </w:rPr>
              <w:t>n3</w:t>
            </w:r>
          </w:p>
        </w:tc>
        <w:tc>
          <w:tcPr>
            <w:tcW w:w="1212" w:type="dxa"/>
            <w:tcBorders>
              <w:top w:val="single" w:sz="4" w:space="0" w:color="auto"/>
              <w:left w:val="single" w:sz="4" w:space="0" w:color="auto"/>
              <w:bottom w:val="single" w:sz="4" w:space="0" w:color="auto"/>
              <w:right w:val="single" w:sz="4" w:space="0" w:color="auto"/>
            </w:tcBorders>
            <w:hideMark/>
          </w:tcPr>
          <w:p w14:paraId="47B90EA3" w14:textId="77777777" w:rsidR="00021311" w:rsidRPr="00050EB8" w:rsidRDefault="00021311" w:rsidP="00F73866">
            <w:pPr>
              <w:keepNext/>
              <w:keepLines/>
              <w:spacing w:after="0"/>
              <w:jc w:val="right"/>
              <w:rPr>
                <w:rFonts w:ascii="Arial" w:hAnsi="Arial" w:cs="Arial"/>
                <w:color w:val="000000"/>
                <w:sz w:val="18"/>
                <w:lang w:eastAsia="zh-CN"/>
              </w:rPr>
            </w:pPr>
            <w:r>
              <w:rPr>
                <w:rFonts w:ascii="Arial" w:hAnsi="Arial" w:cs="Arial"/>
                <w:sz w:val="18"/>
                <w:lang w:val="en-US" w:eastAsia="zh-CN"/>
              </w:rPr>
              <w:t>1710 MHz</w:t>
            </w:r>
          </w:p>
        </w:tc>
        <w:tc>
          <w:tcPr>
            <w:tcW w:w="317" w:type="dxa"/>
            <w:tcBorders>
              <w:top w:val="single" w:sz="4" w:space="0" w:color="auto"/>
              <w:left w:val="single" w:sz="4" w:space="0" w:color="auto"/>
              <w:bottom w:val="single" w:sz="4" w:space="0" w:color="auto"/>
              <w:right w:val="single" w:sz="4" w:space="0" w:color="auto"/>
            </w:tcBorders>
            <w:hideMark/>
          </w:tcPr>
          <w:p w14:paraId="21736C91" w14:textId="77777777" w:rsidR="00021311" w:rsidRDefault="00021311"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6418B8FC" w14:textId="77777777" w:rsidR="00021311" w:rsidRPr="00050EB8" w:rsidRDefault="00021311" w:rsidP="00F73866">
            <w:pPr>
              <w:keepNext/>
              <w:keepLines/>
              <w:spacing w:after="0"/>
              <w:rPr>
                <w:rFonts w:ascii="Arial" w:hAnsi="Arial" w:cs="Arial"/>
                <w:color w:val="000000"/>
                <w:sz w:val="18"/>
                <w:lang w:eastAsia="zh-CN"/>
              </w:rPr>
            </w:pPr>
            <w:r>
              <w:rPr>
                <w:rFonts w:ascii="Arial" w:hAnsi="Arial" w:cs="Arial"/>
                <w:sz w:val="18"/>
                <w:lang w:val="en-US" w:eastAsia="zh-CN"/>
              </w:rPr>
              <w:t>1785 MHz</w:t>
            </w:r>
          </w:p>
        </w:tc>
        <w:tc>
          <w:tcPr>
            <w:tcW w:w="1210" w:type="dxa"/>
            <w:tcBorders>
              <w:top w:val="single" w:sz="4" w:space="0" w:color="auto"/>
              <w:left w:val="single" w:sz="4" w:space="0" w:color="auto"/>
              <w:bottom w:val="single" w:sz="4" w:space="0" w:color="auto"/>
              <w:right w:val="single" w:sz="4" w:space="0" w:color="auto"/>
            </w:tcBorders>
            <w:hideMark/>
          </w:tcPr>
          <w:p w14:paraId="237D923C" w14:textId="77777777" w:rsidR="00021311" w:rsidRPr="00050EB8" w:rsidRDefault="00021311" w:rsidP="00F73866">
            <w:pPr>
              <w:keepNext/>
              <w:keepLines/>
              <w:spacing w:after="0"/>
              <w:jc w:val="right"/>
              <w:rPr>
                <w:rFonts w:ascii="Arial" w:hAnsi="Arial" w:cs="Arial"/>
                <w:color w:val="000000"/>
                <w:sz w:val="18"/>
                <w:lang w:eastAsia="zh-CN"/>
              </w:rPr>
            </w:pPr>
            <w:r>
              <w:rPr>
                <w:rFonts w:ascii="Arial" w:hAnsi="Arial" w:cs="Arial"/>
                <w:sz w:val="18"/>
                <w:lang w:val="en-US" w:eastAsia="zh-CN"/>
              </w:rPr>
              <w:t>1805 MHz</w:t>
            </w:r>
          </w:p>
        </w:tc>
        <w:tc>
          <w:tcPr>
            <w:tcW w:w="317" w:type="dxa"/>
            <w:tcBorders>
              <w:top w:val="single" w:sz="4" w:space="0" w:color="auto"/>
              <w:left w:val="single" w:sz="4" w:space="0" w:color="auto"/>
              <w:bottom w:val="single" w:sz="4" w:space="0" w:color="auto"/>
              <w:right w:val="single" w:sz="4" w:space="0" w:color="auto"/>
            </w:tcBorders>
            <w:hideMark/>
          </w:tcPr>
          <w:p w14:paraId="235FD6D9" w14:textId="77777777" w:rsidR="00021311" w:rsidRDefault="00021311"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2EC20E83" w14:textId="77777777" w:rsidR="00021311" w:rsidRPr="00050EB8" w:rsidRDefault="00021311" w:rsidP="00F73866">
            <w:pPr>
              <w:keepNext/>
              <w:keepLines/>
              <w:spacing w:after="0"/>
              <w:rPr>
                <w:rFonts w:ascii="Arial" w:hAnsi="Arial" w:cs="Arial"/>
                <w:color w:val="000000"/>
                <w:sz w:val="18"/>
                <w:lang w:eastAsia="zh-CN"/>
              </w:rPr>
            </w:pPr>
            <w:r>
              <w:rPr>
                <w:rFonts w:ascii="Arial" w:hAnsi="Arial" w:cs="Arial"/>
                <w:sz w:val="18"/>
                <w:lang w:val="en-US" w:eastAsia="zh-CN"/>
              </w:rPr>
              <w:t>1880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65B37C99" w14:textId="77777777" w:rsidR="00021311" w:rsidRPr="00050EB8" w:rsidRDefault="00021311" w:rsidP="00F73866">
            <w:pPr>
              <w:keepNext/>
              <w:keepLines/>
              <w:spacing w:after="0"/>
              <w:jc w:val="center"/>
              <w:rPr>
                <w:rFonts w:ascii="Arial" w:hAnsi="Arial"/>
                <w:color w:val="000000"/>
                <w:sz w:val="18"/>
                <w:lang w:eastAsia="zh-CN"/>
              </w:rPr>
            </w:pPr>
            <w:r>
              <w:rPr>
                <w:rFonts w:ascii="Arial" w:hAnsi="Arial" w:cs="Arial"/>
                <w:sz w:val="18"/>
                <w:lang w:eastAsia="ja-JP"/>
              </w:rPr>
              <w:t>FDD</w:t>
            </w:r>
          </w:p>
        </w:tc>
      </w:tr>
      <w:tr w:rsidR="00021311" w14:paraId="5549BDF0"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CAF4A3" w14:textId="77777777" w:rsidR="00021311" w:rsidRPr="00050EB8" w:rsidRDefault="00021311" w:rsidP="00F73866">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0D17EA62" w14:textId="77777777" w:rsidR="00021311" w:rsidRPr="00050EB8" w:rsidRDefault="00021311" w:rsidP="00F73866">
            <w:pPr>
              <w:keepNext/>
              <w:keepLines/>
              <w:spacing w:after="0"/>
              <w:jc w:val="center"/>
              <w:rPr>
                <w:rFonts w:ascii="Arial" w:hAnsi="Arial"/>
                <w:color w:val="000000"/>
                <w:sz w:val="18"/>
              </w:rPr>
            </w:pPr>
            <w:r>
              <w:rPr>
                <w:rFonts w:ascii="Arial" w:eastAsia="宋体" w:hAnsi="Arial"/>
                <w:color w:val="000000"/>
                <w:sz w:val="18"/>
                <w:lang w:eastAsia="zh-CN"/>
              </w:rPr>
              <w:t>n26</w:t>
            </w:r>
          </w:p>
        </w:tc>
        <w:tc>
          <w:tcPr>
            <w:tcW w:w="1212" w:type="dxa"/>
            <w:tcBorders>
              <w:top w:val="single" w:sz="4" w:space="0" w:color="auto"/>
              <w:left w:val="single" w:sz="4" w:space="0" w:color="auto"/>
              <w:bottom w:val="single" w:sz="4" w:space="0" w:color="auto"/>
              <w:right w:val="single" w:sz="4" w:space="0" w:color="auto"/>
            </w:tcBorders>
          </w:tcPr>
          <w:p w14:paraId="69876AEB" w14:textId="77777777" w:rsidR="00021311" w:rsidRPr="00050EB8" w:rsidRDefault="00021311" w:rsidP="00F73866">
            <w:pPr>
              <w:keepNext/>
              <w:keepLines/>
              <w:spacing w:after="0"/>
              <w:jc w:val="right"/>
              <w:rPr>
                <w:rFonts w:ascii="Arial" w:hAnsi="Arial" w:cs="Arial"/>
                <w:color w:val="000000"/>
                <w:sz w:val="18"/>
                <w:lang w:eastAsia="zh-CN"/>
              </w:rPr>
            </w:pPr>
            <w:r>
              <w:rPr>
                <w:rFonts w:ascii="Arial" w:hAnsi="Arial" w:cs="Arial"/>
                <w:sz w:val="18"/>
                <w:lang w:val="en-US" w:eastAsia="zh-CN"/>
              </w:rPr>
              <w:t>814 MHz</w:t>
            </w:r>
          </w:p>
        </w:tc>
        <w:tc>
          <w:tcPr>
            <w:tcW w:w="317" w:type="dxa"/>
            <w:tcBorders>
              <w:top w:val="single" w:sz="4" w:space="0" w:color="auto"/>
              <w:left w:val="single" w:sz="4" w:space="0" w:color="auto"/>
              <w:bottom w:val="single" w:sz="4" w:space="0" w:color="auto"/>
              <w:right w:val="single" w:sz="4" w:space="0" w:color="auto"/>
            </w:tcBorders>
          </w:tcPr>
          <w:p w14:paraId="0B1DB7DB" w14:textId="77777777" w:rsidR="00021311" w:rsidRDefault="00021311"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tcPr>
          <w:p w14:paraId="0E22F10D" w14:textId="77777777" w:rsidR="00021311" w:rsidRPr="00050EB8" w:rsidRDefault="00021311" w:rsidP="00F73866">
            <w:pPr>
              <w:keepNext/>
              <w:keepLines/>
              <w:spacing w:after="0"/>
              <w:rPr>
                <w:rFonts w:ascii="Arial" w:hAnsi="Arial" w:cs="Arial"/>
                <w:color w:val="000000"/>
                <w:sz w:val="18"/>
                <w:lang w:eastAsia="zh-CN"/>
              </w:rPr>
            </w:pPr>
            <w:r>
              <w:rPr>
                <w:rFonts w:ascii="Arial" w:hAnsi="Arial" w:cs="Arial"/>
                <w:sz w:val="18"/>
                <w:lang w:val="en-US" w:eastAsia="zh-CN"/>
              </w:rPr>
              <w:t>849 MHz</w:t>
            </w:r>
          </w:p>
        </w:tc>
        <w:tc>
          <w:tcPr>
            <w:tcW w:w="1210" w:type="dxa"/>
            <w:tcBorders>
              <w:top w:val="single" w:sz="4" w:space="0" w:color="auto"/>
              <w:left w:val="single" w:sz="4" w:space="0" w:color="auto"/>
              <w:bottom w:val="single" w:sz="4" w:space="0" w:color="auto"/>
              <w:right w:val="single" w:sz="4" w:space="0" w:color="auto"/>
            </w:tcBorders>
          </w:tcPr>
          <w:p w14:paraId="6D8644CE" w14:textId="77777777" w:rsidR="00021311" w:rsidRPr="00050EB8" w:rsidRDefault="00021311" w:rsidP="00F73866">
            <w:pPr>
              <w:keepNext/>
              <w:keepLines/>
              <w:spacing w:after="0"/>
              <w:jc w:val="right"/>
              <w:rPr>
                <w:rFonts w:ascii="Arial" w:hAnsi="Arial" w:cs="Arial"/>
                <w:color w:val="000000"/>
                <w:sz w:val="18"/>
                <w:lang w:eastAsia="zh-CN"/>
              </w:rPr>
            </w:pPr>
            <w:r>
              <w:rPr>
                <w:rFonts w:ascii="Arial" w:hAnsi="Arial" w:cs="Arial"/>
                <w:sz w:val="18"/>
                <w:lang w:val="en-US" w:eastAsia="zh-CN"/>
              </w:rPr>
              <w:t>859 MHz</w:t>
            </w:r>
          </w:p>
        </w:tc>
        <w:tc>
          <w:tcPr>
            <w:tcW w:w="317" w:type="dxa"/>
            <w:tcBorders>
              <w:top w:val="single" w:sz="4" w:space="0" w:color="auto"/>
              <w:left w:val="single" w:sz="4" w:space="0" w:color="auto"/>
              <w:bottom w:val="single" w:sz="4" w:space="0" w:color="auto"/>
              <w:right w:val="single" w:sz="4" w:space="0" w:color="auto"/>
            </w:tcBorders>
          </w:tcPr>
          <w:p w14:paraId="530A7ECF" w14:textId="77777777" w:rsidR="00021311" w:rsidRDefault="00021311" w:rsidP="00F73866">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54AF9B4C" w14:textId="77777777" w:rsidR="00021311" w:rsidRPr="00050EB8" w:rsidRDefault="00021311" w:rsidP="00F73866">
            <w:pPr>
              <w:keepNext/>
              <w:keepLines/>
              <w:spacing w:after="0"/>
              <w:rPr>
                <w:rFonts w:ascii="Arial" w:hAnsi="Arial" w:cs="Arial"/>
                <w:color w:val="000000"/>
                <w:sz w:val="18"/>
                <w:lang w:eastAsia="zh-CN"/>
              </w:rPr>
            </w:pPr>
            <w:r>
              <w:rPr>
                <w:rFonts w:ascii="Arial" w:hAnsi="Arial" w:cs="Arial"/>
                <w:sz w:val="18"/>
                <w:lang w:val="en-US" w:eastAsia="zh-CN"/>
              </w:rPr>
              <w:t>894 MHz</w:t>
            </w:r>
          </w:p>
        </w:tc>
        <w:tc>
          <w:tcPr>
            <w:tcW w:w="850" w:type="dxa"/>
            <w:tcBorders>
              <w:top w:val="single" w:sz="4" w:space="0" w:color="auto"/>
              <w:left w:val="single" w:sz="4" w:space="0" w:color="auto"/>
              <w:bottom w:val="single" w:sz="4" w:space="0" w:color="auto"/>
              <w:right w:val="single" w:sz="4" w:space="0" w:color="auto"/>
            </w:tcBorders>
            <w:vAlign w:val="center"/>
          </w:tcPr>
          <w:p w14:paraId="6FE5931D" w14:textId="77777777" w:rsidR="00021311" w:rsidRPr="00050EB8" w:rsidRDefault="00021311" w:rsidP="00F73866">
            <w:pPr>
              <w:keepNext/>
              <w:keepLines/>
              <w:spacing w:after="0"/>
              <w:jc w:val="center"/>
              <w:rPr>
                <w:rFonts w:ascii="Arial" w:hAnsi="Arial"/>
                <w:color w:val="000000"/>
                <w:sz w:val="18"/>
                <w:lang w:eastAsia="zh-CN"/>
              </w:rPr>
            </w:pPr>
            <w:r>
              <w:rPr>
                <w:rFonts w:ascii="Arial" w:hAnsi="Arial" w:cs="Arial"/>
                <w:sz w:val="18"/>
                <w:lang w:eastAsia="ja-JP"/>
              </w:rPr>
              <w:t>FDD</w:t>
            </w:r>
          </w:p>
        </w:tc>
      </w:tr>
      <w:tr w:rsidR="00021311" w14:paraId="4326CAAF"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088A84" w14:textId="77777777" w:rsidR="00021311" w:rsidRPr="00050EB8" w:rsidRDefault="00021311" w:rsidP="00F73866">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27B693C4" w14:textId="77777777" w:rsidR="00021311" w:rsidRPr="00050EB8" w:rsidRDefault="00021311" w:rsidP="00F73866">
            <w:pPr>
              <w:keepNext/>
              <w:keepLines/>
              <w:spacing w:after="0"/>
              <w:jc w:val="center"/>
              <w:rPr>
                <w:rFonts w:ascii="Arial" w:hAnsi="Arial"/>
                <w:color w:val="000000"/>
                <w:sz w:val="18"/>
                <w:lang w:eastAsia="zh-CN"/>
              </w:rPr>
            </w:pPr>
            <w:r>
              <w:rPr>
                <w:rFonts w:ascii="Arial" w:eastAsia="宋体" w:hAnsi="Arial" w:cs="Arial"/>
                <w:sz w:val="18"/>
                <w:lang w:val="en-US" w:eastAsia="zh-CN"/>
              </w:rPr>
              <w:t>n78</w:t>
            </w:r>
          </w:p>
        </w:tc>
        <w:tc>
          <w:tcPr>
            <w:tcW w:w="1212" w:type="dxa"/>
            <w:tcBorders>
              <w:top w:val="single" w:sz="4" w:space="0" w:color="auto"/>
              <w:left w:val="single" w:sz="4" w:space="0" w:color="auto"/>
              <w:bottom w:val="single" w:sz="4" w:space="0" w:color="auto"/>
              <w:right w:val="single" w:sz="4" w:space="0" w:color="auto"/>
            </w:tcBorders>
            <w:vAlign w:val="center"/>
          </w:tcPr>
          <w:p w14:paraId="224F8751" w14:textId="77777777" w:rsidR="00021311" w:rsidRPr="00050EB8" w:rsidRDefault="00021311" w:rsidP="00F73866">
            <w:pPr>
              <w:keepNext/>
              <w:keepLines/>
              <w:spacing w:after="0"/>
              <w:jc w:val="right"/>
              <w:rPr>
                <w:rFonts w:ascii="Arial" w:hAnsi="Arial" w:cs="Arial"/>
                <w:color w:val="000000"/>
                <w:sz w:val="18"/>
                <w:lang w:eastAsia="zh-CN"/>
              </w:rPr>
            </w:pPr>
            <w:r>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60070258" w14:textId="77777777" w:rsidR="00021311" w:rsidRDefault="00021311"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07F1D498" w14:textId="77777777" w:rsidR="00021311" w:rsidRPr="00050EB8" w:rsidRDefault="00021311" w:rsidP="00F73866">
            <w:pPr>
              <w:keepNext/>
              <w:keepLines/>
              <w:spacing w:after="0"/>
              <w:rPr>
                <w:rFonts w:ascii="Arial" w:hAnsi="Arial" w:cs="Arial"/>
                <w:color w:val="000000"/>
                <w:sz w:val="18"/>
                <w:lang w:eastAsia="zh-CN"/>
              </w:rPr>
            </w:pPr>
            <w:r>
              <w:rPr>
                <w:rFonts w:ascii="Arial" w:hAnsi="Arial" w:cs="Arial"/>
                <w:sz w:val="18"/>
                <w:lang w:val="en-US" w:eastAsia="zh-CN"/>
              </w:rPr>
              <w:t>3800 MHz</w:t>
            </w:r>
          </w:p>
        </w:tc>
        <w:tc>
          <w:tcPr>
            <w:tcW w:w="1210" w:type="dxa"/>
            <w:tcBorders>
              <w:top w:val="single" w:sz="4" w:space="0" w:color="auto"/>
              <w:left w:val="single" w:sz="4" w:space="0" w:color="auto"/>
              <w:bottom w:val="single" w:sz="4" w:space="0" w:color="auto"/>
              <w:right w:val="single" w:sz="4" w:space="0" w:color="auto"/>
            </w:tcBorders>
            <w:vAlign w:val="center"/>
          </w:tcPr>
          <w:p w14:paraId="637590E6" w14:textId="77777777" w:rsidR="00021311" w:rsidRPr="00050EB8" w:rsidRDefault="00021311" w:rsidP="00F73866">
            <w:pPr>
              <w:keepNext/>
              <w:keepLines/>
              <w:spacing w:after="0"/>
              <w:jc w:val="right"/>
              <w:rPr>
                <w:rFonts w:ascii="Arial" w:hAnsi="Arial" w:cs="Arial"/>
                <w:color w:val="000000"/>
                <w:sz w:val="18"/>
                <w:lang w:eastAsia="zh-CN"/>
              </w:rPr>
            </w:pPr>
            <w:r>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3044C4E9" w14:textId="77777777" w:rsidR="00021311" w:rsidRDefault="00021311"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5942F410" w14:textId="77777777" w:rsidR="00021311" w:rsidRPr="00050EB8" w:rsidRDefault="00021311" w:rsidP="00F73866">
            <w:pPr>
              <w:keepNext/>
              <w:keepLines/>
              <w:spacing w:after="0"/>
              <w:rPr>
                <w:rFonts w:ascii="Arial" w:hAnsi="Arial" w:cs="Arial"/>
                <w:color w:val="000000"/>
                <w:sz w:val="18"/>
                <w:lang w:eastAsia="zh-CN"/>
              </w:rPr>
            </w:pPr>
            <w:r>
              <w:rPr>
                <w:rFonts w:ascii="Arial" w:hAnsi="Arial" w:cs="Arial"/>
                <w:sz w:val="18"/>
                <w:lang w:val="en-US" w:eastAsia="zh-CN"/>
              </w:rPr>
              <w:t>3800 MHz</w:t>
            </w:r>
          </w:p>
        </w:tc>
        <w:tc>
          <w:tcPr>
            <w:tcW w:w="850" w:type="dxa"/>
            <w:tcBorders>
              <w:top w:val="single" w:sz="4" w:space="0" w:color="auto"/>
              <w:left w:val="single" w:sz="4" w:space="0" w:color="auto"/>
              <w:bottom w:val="single" w:sz="4" w:space="0" w:color="auto"/>
              <w:right w:val="single" w:sz="4" w:space="0" w:color="auto"/>
            </w:tcBorders>
            <w:vAlign w:val="center"/>
          </w:tcPr>
          <w:p w14:paraId="7899E659" w14:textId="77777777" w:rsidR="00021311" w:rsidRPr="00050EB8" w:rsidRDefault="00021311" w:rsidP="00F73866">
            <w:pPr>
              <w:keepNext/>
              <w:keepLines/>
              <w:spacing w:after="0"/>
              <w:jc w:val="center"/>
              <w:rPr>
                <w:rFonts w:ascii="Arial" w:hAnsi="Arial" w:cs="Arial"/>
                <w:color w:val="000000"/>
                <w:sz w:val="18"/>
                <w:szCs w:val="18"/>
                <w:lang w:eastAsia="zh-CN"/>
              </w:rPr>
            </w:pPr>
            <w:r>
              <w:rPr>
                <w:rFonts w:ascii="Arial" w:hAnsi="Arial" w:cs="Arial"/>
                <w:sz w:val="18"/>
                <w:lang w:eastAsia="ja-JP"/>
              </w:rPr>
              <w:t>TDD</w:t>
            </w:r>
          </w:p>
        </w:tc>
      </w:tr>
    </w:tbl>
    <w:p w14:paraId="423A7A35" w14:textId="77777777" w:rsidR="00021311" w:rsidRDefault="00021311" w:rsidP="00021311">
      <w:pPr>
        <w:rPr>
          <w:lang w:eastAsia="ko-KR"/>
        </w:rPr>
      </w:pPr>
    </w:p>
    <w:p w14:paraId="586F2CE7" w14:textId="37BE74B5" w:rsidR="00021311" w:rsidRPr="00A20126" w:rsidRDefault="00021311" w:rsidP="00021311">
      <w:pPr>
        <w:pStyle w:val="41"/>
      </w:pPr>
      <w:bookmarkStart w:id="157" w:name="_Toc136288156"/>
      <w:r w:rsidRPr="00A20126">
        <w:t>5.</w:t>
      </w:r>
      <w:r>
        <w:rPr>
          <w:rFonts w:hint="eastAsia"/>
        </w:rPr>
        <w:t>7.</w:t>
      </w:r>
      <w:r>
        <w:t>1.2</w:t>
      </w:r>
      <w:r>
        <w:tab/>
        <w:t xml:space="preserve">Channel bandwidths per operating band for </w:t>
      </w:r>
      <w:r>
        <w:rPr>
          <w:rFonts w:hint="eastAsia"/>
        </w:rPr>
        <w:t>CA</w:t>
      </w:r>
      <w:bookmarkEnd w:id="157"/>
    </w:p>
    <w:p w14:paraId="3C1A781A" w14:textId="6214133D" w:rsidR="00021311" w:rsidRPr="00A20126" w:rsidRDefault="00021311" w:rsidP="00021311">
      <w:pPr>
        <w:pStyle w:val="TH"/>
        <w:rPr>
          <w:rFonts w:cs="Arial"/>
        </w:rPr>
      </w:pPr>
      <w:r>
        <w:rPr>
          <w:rFonts w:cs="Arial"/>
        </w:rPr>
        <w:t xml:space="preserve">Table </w:t>
      </w:r>
      <w:r w:rsidRPr="00A20126">
        <w:rPr>
          <w:rFonts w:cs="Arial"/>
        </w:rPr>
        <w:t>5.</w:t>
      </w:r>
      <w:r>
        <w:rPr>
          <w:rFonts w:cs="Arial" w:hint="eastAsia"/>
        </w:rPr>
        <w:t>7</w:t>
      </w:r>
      <w:r>
        <w:rPr>
          <w:rFonts w:cs="Arial"/>
        </w:rPr>
        <w:t xml:space="preserve">.1.2-1: Supported bandwidths per </w:t>
      </w:r>
      <w:r w:rsidRPr="00A20126">
        <w:rPr>
          <w:rFonts w:cs="Arial"/>
        </w:rPr>
        <w:t>CA</w:t>
      </w:r>
      <w:r>
        <w:rPr>
          <w:rFonts w:cs="Arial"/>
        </w:rPr>
        <w:t xml:space="preserve"> band combination of </w:t>
      </w:r>
      <w:r w:rsidRPr="00021311">
        <w:rPr>
          <w:rFonts w:cs="Arial"/>
        </w:rPr>
        <w:t>band n</w:t>
      </w:r>
      <w:r>
        <w:rPr>
          <w:rFonts w:cs="Arial"/>
        </w:rPr>
        <w:t>3</w:t>
      </w:r>
      <w:r w:rsidRPr="00021311">
        <w:rPr>
          <w:rFonts w:cs="Arial"/>
        </w:rPr>
        <w:t>+n</w:t>
      </w:r>
      <w:r>
        <w:rPr>
          <w:rFonts w:cs="Arial"/>
        </w:rPr>
        <w:t>26</w:t>
      </w:r>
      <w:r w:rsidRPr="00021311">
        <w:rPr>
          <w:rFonts w:cs="Arial"/>
        </w:rPr>
        <w:t>+n</w:t>
      </w:r>
      <w:r>
        <w:rPr>
          <w:rFonts w:cs="Arial"/>
        </w:rPr>
        <w:t>78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021311" w14:paraId="26F65F06" w14:textId="77777777" w:rsidTr="00F73866">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5E7E63A5" w14:textId="77777777" w:rsidR="00021311" w:rsidRDefault="00021311" w:rsidP="00F73866">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31C1A7DB" w14:textId="77777777" w:rsidR="00021311" w:rsidRDefault="00021311" w:rsidP="00F73866">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6D513A26" w14:textId="77777777" w:rsidR="00021311" w:rsidRDefault="00021311" w:rsidP="00F73866">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030A97B" w14:textId="77777777" w:rsidR="00021311" w:rsidRDefault="00021311" w:rsidP="00F7386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45E2C041" w14:textId="77777777" w:rsidR="00021311" w:rsidRDefault="00021311" w:rsidP="00F73866">
            <w:pPr>
              <w:pStyle w:val="TAH"/>
              <w:overflowPunct w:val="0"/>
              <w:autoSpaceDE w:val="0"/>
              <w:autoSpaceDN w:val="0"/>
              <w:adjustRightInd w:val="0"/>
              <w:rPr>
                <w:szCs w:val="18"/>
                <w:lang w:val="en-US" w:eastAsia="zh-CN"/>
              </w:rPr>
            </w:pPr>
            <w:r>
              <w:t>Bandwidth combination set</w:t>
            </w:r>
          </w:p>
        </w:tc>
      </w:tr>
      <w:tr w:rsidR="00021311" w14:paraId="58BC4DF5" w14:textId="77777777" w:rsidTr="00F7386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A821C0" w14:textId="77777777" w:rsidR="00021311" w:rsidRDefault="00021311" w:rsidP="00F73866">
            <w:pPr>
              <w:pStyle w:val="TAC"/>
              <w:overflowPunct w:val="0"/>
              <w:autoSpaceDE w:val="0"/>
              <w:autoSpaceDN w:val="0"/>
              <w:adjustRightInd w:val="0"/>
              <w:rPr>
                <w:rFonts w:eastAsia="宋体"/>
                <w:szCs w:val="18"/>
                <w:lang w:val="en-US" w:eastAsia="zh-CN"/>
              </w:rPr>
            </w:pPr>
            <w:r w:rsidRPr="009B4792">
              <w:t>CA_</w:t>
            </w:r>
            <w:r>
              <w:t>n3</w:t>
            </w:r>
            <w:r w:rsidRPr="009B4792">
              <w:t>A-n26A</w:t>
            </w:r>
            <w: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23A1E9" w14:textId="77777777" w:rsidR="00021311" w:rsidRPr="0064721B" w:rsidRDefault="00021311" w:rsidP="00F73866">
            <w:pPr>
              <w:pStyle w:val="TAC"/>
              <w:overflowPunct w:val="0"/>
              <w:autoSpaceDE w:val="0"/>
              <w:autoSpaceDN w:val="0"/>
              <w:adjustRightInd w:val="0"/>
              <w:rPr>
                <w:szCs w:val="18"/>
                <w:lang w:val="en-US" w:eastAsia="zh-CN"/>
              </w:rPr>
            </w:pPr>
            <w:r w:rsidRPr="0064721B">
              <w:rPr>
                <w:szCs w:val="18"/>
                <w:lang w:val="en-US" w:eastAsia="zh-CN"/>
              </w:rPr>
              <w:t>CA_</w:t>
            </w:r>
            <w:r>
              <w:rPr>
                <w:szCs w:val="18"/>
                <w:lang w:val="en-US" w:eastAsia="zh-CN"/>
              </w:rPr>
              <w:t>n3</w:t>
            </w:r>
            <w:r w:rsidRPr="0064721B">
              <w:rPr>
                <w:szCs w:val="18"/>
                <w:lang w:val="en-US" w:eastAsia="zh-CN"/>
              </w:rPr>
              <w:t>A-n26A</w:t>
            </w:r>
          </w:p>
          <w:p w14:paraId="5F073558" w14:textId="77777777" w:rsidR="00021311" w:rsidRPr="0064721B" w:rsidRDefault="00021311" w:rsidP="00F73866">
            <w:pPr>
              <w:pStyle w:val="TAC"/>
              <w:overflowPunct w:val="0"/>
              <w:autoSpaceDE w:val="0"/>
              <w:autoSpaceDN w:val="0"/>
              <w:adjustRightInd w:val="0"/>
              <w:rPr>
                <w:szCs w:val="18"/>
                <w:lang w:val="en-US" w:eastAsia="zh-CN"/>
              </w:rPr>
            </w:pPr>
            <w:r w:rsidRPr="0064721B">
              <w:rPr>
                <w:szCs w:val="18"/>
                <w:lang w:val="en-US" w:eastAsia="zh-CN"/>
              </w:rPr>
              <w:t>CA_</w:t>
            </w:r>
            <w:r>
              <w:rPr>
                <w:szCs w:val="18"/>
                <w:lang w:val="en-US" w:eastAsia="zh-CN"/>
              </w:rPr>
              <w:t>n3</w:t>
            </w:r>
            <w:r w:rsidRPr="0064721B">
              <w:rPr>
                <w:szCs w:val="18"/>
                <w:lang w:val="en-US" w:eastAsia="zh-CN"/>
              </w:rPr>
              <w:t>A-n78A</w:t>
            </w:r>
          </w:p>
          <w:p w14:paraId="329658AC" w14:textId="77777777" w:rsidR="00021311" w:rsidRDefault="00021311" w:rsidP="00F73866">
            <w:pPr>
              <w:pStyle w:val="TAC"/>
              <w:overflowPunct w:val="0"/>
              <w:autoSpaceDE w:val="0"/>
              <w:autoSpaceDN w:val="0"/>
              <w:adjustRightInd w:val="0"/>
              <w:rPr>
                <w:rFonts w:eastAsia="宋体"/>
                <w:szCs w:val="18"/>
                <w:lang w:val="en-US" w:eastAsia="zh-CN"/>
              </w:rPr>
            </w:pPr>
            <w:r w:rsidRPr="0064721B">
              <w:rPr>
                <w:szCs w:val="18"/>
                <w:lang w:val="en-US" w:eastAsia="zh-CN"/>
              </w:rPr>
              <w:t>CA_n26A-n78A</w:t>
            </w:r>
          </w:p>
        </w:tc>
        <w:tc>
          <w:tcPr>
            <w:tcW w:w="730" w:type="dxa"/>
            <w:tcBorders>
              <w:left w:val="single" w:sz="4" w:space="0" w:color="auto"/>
              <w:right w:val="single" w:sz="4" w:space="0" w:color="auto"/>
            </w:tcBorders>
            <w:vAlign w:val="center"/>
          </w:tcPr>
          <w:p w14:paraId="4CD480F2" w14:textId="77777777" w:rsidR="00021311" w:rsidRDefault="00021311" w:rsidP="00F73866">
            <w:pPr>
              <w:pStyle w:val="TAC"/>
              <w:overflowPunct w:val="0"/>
              <w:autoSpaceDE w:val="0"/>
              <w:autoSpaceDN w:val="0"/>
              <w:adjustRightInd w:val="0"/>
              <w:rPr>
                <w:szCs w:val="18"/>
                <w:lang w:val="en-US" w:eastAsia="zh-CN"/>
              </w:rPr>
            </w:pPr>
            <w:r>
              <w:rPr>
                <w:color w:val="000000"/>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F63A22D" w14:textId="77777777" w:rsidR="00021311" w:rsidRDefault="00021311" w:rsidP="00F7386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w:t>
            </w:r>
            <w:r>
              <w:rPr>
                <w:rFonts w:ascii="Arial" w:eastAsia="宋体" w:hAnsi="Arial" w:cs="Arial" w:hint="eastAsia"/>
                <w:sz w:val="18"/>
                <w:szCs w:val="18"/>
                <w:lang w:val="en-US" w:eastAsia="zh-CN" w:bidi="ar"/>
              </w:rPr>
              <w:t>, 40</w:t>
            </w:r>
          </w:p>
        </w:tc>
        <w:tc>
          <w:tcPr>
            <w:tcW w:w="1360" w:type="dxa"/>
            <w:tcBorders>
              <w:left w:val="single" w:sz="4" w:space="0" w:color="auto"/>
              <w:bottom w:val="nil"/>
              <w:right w:val="single" w:sz="4" w:space="0" w:color="auto"/>
            </w:tcBorders>
            <w:shd w:val="clear" w:color="auto" w:fill="auto"/>
            <w:vAlign w:val="center"/>
          </w:tcPr>
          <w:p w14:paraId="7C515F27" w14:textId="77777777" w:rsidR="00021311" w:rsidRDefault="00021311" w:rsidP="00F73866">
            <w:pPr>
              <w:pStyle w:val="TAC"/>
              <w:overflowPunct w:val="0"/>
              <w:autoSpaceDE w:val="0"/>
              <w:autoSpaceDN w:val="0"/>
              <w:adjustRightInd w:val="0"/>
              <w:rPr>
                <w:szCs w:val="18"/>
                <w:lang w:val="en-US" w:eastAsia="zh-CN"/>
              </w:rPr>
            </w:pPr>
            <w:r>
              <w:rPr>
                <w:rFonts w:hint="eastAsia"/>
                <w:szCs w:val="18"/>
                <w:lang w:val="en-US" w:eastAsia="zh-CN"/>
              </w:rPr>
              <w:t>0</w:t>
            </w:r>
          </w:p>
        </w:tc>
      </w:tr>
      <w:tr w:rsidR="00021311" w14:paraId="6B9432C3" w14:textId="77777777" w:rsidTr="00F73866">
        <w:trPr>
          <w:trHeight w:val="187"/>
        </w:trPr>
        <w:tc>
          <w:tcPr>
            <w:tcW w:w="1983" w:type="dxa"/>
            <w:tcBorders>
              <w:top w:val="nil"/>
              <w:left w:val="single" w:sz="4" w:space="0" w:color="auto"/>
              <w:bottom w:val="nil"/>
              <w:right w:val="single" w:sz="4" w:space="0" w:color="auto"/>
            </w:tcBorders>
            <w:shd w:val="clear" w:color="auto" w:fill="auto"/>
            <w:vAlign w:val="center"/>
          </w:tcPr>
          <w:p w14:paraId="4B079455" w14:textId="77777777" w:rsidR="00021311" w:rsidRDefault="00021311"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CD26308" w14:textId="77777777" w:rsidR="00021311" w:rsidRDefault="00021311"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2E2E2829" w14:textId="77777777" w:rsidR="00021311" w:rsidRDefault="00021311" w:rsidP="00F73866">
            <w:pPr>
              <w:pStyle w:val="TAC"/>
              <w:overflowPunct w:val="0"/>
              <w:autoSpaceDE w:val="0"/>
              <w:autoSpaceDN w:val="0"/>
              <w:adjustRightInd w:val="0"/>
              <w:rPr>
                <w:szCs w:val="18"/>
                <w:lang w:val="en-US" w:eastAsia="zh-CN"/>
              </w:rPr>
            </w:pPr>
            <w:r>
              <w:rPr>
                <w:rFonts w:eastAsia="宋体"/>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BC78948" w14:textId="77777777" w:rsidR="00021311" w:rsidRDefault="00021311" w:rsidP="00F7386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70EA6792" w14:textId="77777777" w:rsidR="00021311" w:rsidRDefault="00021311" w:rsidP="00F73866">
            <w:pPr>
              <w:pStyle w:val="TAC"/>
              <w:overflowPunct w:val="0"/>
              <w:autoSpaceDE w:val="0"/>
              <w:autoSpaceDN w:val="0"/>
              <w:adjustRightInd w:val="0"/>
              <w:rPr>
                <w:szCs w:val="18"/>
                <w:lang w:val="en-US" w:eastAsia="zh-CN"/>
              </w:rPr>
            </w:pPr>
          </w:p>
        </w:tc>
      </w:tr>
      <w:tr w:rsidR="00021311" w14:paraId="637B93D7" w14:textId="77777777" w:rsidTr="00F7386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6C643E" w14:textId="77777777" w:rsidR="00021311" w:rsidRDefault="00021311"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4E6CAC" w14:textId="77777777" w:rsidR="00021311" w:rsidRDefault="00021311"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17ABEDA2" w14:textId="77777777" w:rsidR="00021311" w:rsidRDefault="00021311" w:rsidP="00F73866">
            <w:pPr>
              <w:pStyle w:val="TAC"/>
              <w:overflowPunct w:val="0"/>
              <w:autoSpaceDE w:val="0"/>
              <w:autoSpaceDN w:val="0"/>
              <w:adjustRightInd w:val="0"/>
              <w:rPr>
                <w:szCs w:val="18"/>
                <w:lang w:val="en-US" w:eastAsia="zh-CN"/>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9C8301A" w14:textId="77777777" w:rsidR="00021311" w:rsidRDefault="00021311" w:rsidP="00F7386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EA1D87" w14:textId="77777777" w:rsidR="00021311" w:rsidRDefault="00021311" w:rsidP="00F73866">
            <w:pPr>
              <w:pStyle w:val="TAC"/>
              <w:overflowPunct w:val="0"/>
              <w:autoSpaceDE w:val="0"/>
              <w:autoSpaceDN w:val="0"/>
              <w:adjustRightInd w:val="0"/>
              <w:rPr>
                <w:szCs w:val="18"/>
                <w:lang w:val="en-US" w:eastAsia="zh-CN"/>
              </w:rPr>
            </w:pPr>
          </w:p>
        </w:tc>
      </w:tr>
    </w:tbl>
    <w:p w14:paraId="16E38A1B" w14:textId="44F2E8D1" w:rsidR="00021311" w:rsidRDefault="00021311" w:rsidP="00021311">
      <w:pPr>
        <w:pStyle w:val="EditorsNote"/>
        <w:overflowPunct w:val="0"/>
        <w:autoSpaceDE w:val="0"/>
        <w:autoSpaceDN w:val="0"/>
        <w:adjustRightInd w:val="0"/>
        <w:ind w:left="284" w:firstLine="0"/>
        <w:textAlignment w:val="baseline"/>
        <w:rPr>
          <w:rFonts w:eastAsia="Times New Roman"/>
          <w:lang w:eastAsia="en-GB"/>
        </w:rPr>
      </w:pPr>
    </w:p>
    <w:p w14:paraId="3235EFF9" w14:textId="5326E1C2" w:rsidR="00021311" w:rsidRPr="00A20126" w:rsidRDefault="00021311" w:rsidP="00021311">
      <w:pPr>
        <w:pStyle w:val="41"/>
      </w:pPr>
      <w:bookmarkStart w:id="158" w:name="_Toc136288157"/>
      <w:r>
        <w:t>5.7.1.3</w:t>
      </w:r>
      <w:r>
        <w:tab/>
      </w:r>
      <w:r w:rsidRPr="00A20126">
        <w:t>∆T</w:t>
      </w:r>
      <w:r w:rsidRPr="00A20126">
        <w:rPr>
          <w:vertAlign w:val="subscript"/>
        </w:rPr>
        <w:t>IB,c</w:t>
      </w:r>
      <w:r w:rsidRPr="00A20126">
        <w:t xml:space="preserve"> and ∆R</w:t>
      </w:r>
      <w:r w:rsidRPr="00A20126">
        <w:rPr>
          <w:vertAlign w:val="subscript"/>
        </w:rPr>
        <w:t>IB,c</w:t>
      </w:r>
      <w:r w:rsidRPr="00A20126">
        <w:t xml:space="preserve"> values</w:t>
      </w:r>
      <w:bookmarkEnd w:id="158"/>
    </w:p>
    <w:p w14:paraId="5A43E5D8" w14:textId="35DA7A5C" w:rsidR="00021311" w:rsidRDefault="00021311" w:rsidP="00021311">
      <w:r>
        <w:t xml:space="preserve">For </w:t>
      </w:r>
      <w:r>
        <w:rPr>
          <w:lang w:val="en-US" w:eastAsia="zh-CN"/>
        </w:rPr>
        <w:t>CA</w:t>
      </w:r>
      <w:r>
        <w:rPr>
          <w:lang w:eastAsia="zh-CN"/>
        </w:rPr>
        <w:t>_</w:t>
      </w:r>
      <w:r>
        <w:rPr>
          <w:lang w:val="en-US" w:eastAsia="zh-CN"/>
        </w:rPr>
        <w:t>n3</w:t>
      </w:r>
      <w:r>
        <w:rPr>
          <w:lang w:eastAsia="ja-JP"/>
        </w:rPr>
        <w:t>-</w:t>
      </w:r>
      <w:r>
        <w:rPr>
          <w:rFonts w:hint="eastAsia"/>
          <w:lang w:val="en-US" w:eastAsia="zh-CN"/>
        </w:rPr>
        <w:t>n</w:t>
      </w:r>
      <w:r>
        <w:rPr>
          <w:lang w:val="en-US" w:eastAsia="zh-CN"/>
        </w:rPr>
        <w:t>26-n78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w:t>
      </w:r>
      <w:r w:rsidR="00BB428D">
        <w:t xml:space="preserve">reused </w:t>
      </w:r>
      <w:r>
        <w:t>from CA_n3-n5-n78 and are given in the tables below.</w:t>
      </w:r>
    </w:p>
    <w:p w14:paraId="79D566C2" w14:textId="0F4DB01E" w:rsidR="00021311" w:rsidRDefault="00021311" w:rsidP="00021311">
      <w:pPr>
        <w:pStyle w:val="TH"/>
        <w:rPr>
          <w:rFonts w:cs="Arial"/>
        </w:rPr>
      </w:pPr>
      <w:r>
        <w:rPr>
          <w:rFonts w:cs="Arial"/>
        </w:rPr>
        <w:t xml:space="preserve">Table </w:t>
      </w:r>
      <w:r w:rsidRPr="00A20126">
        <w:rPr>
          <w:rFonts w:cs="Arial"/>
        </w:rPr>
        <w:t>5.</w:t>
      </w:r>
      <w:r>
        <w:rPr>
          <w:rFonts w:cs="Arial" w:hint="eastAsia"/>
        </w:rPr>
        <w:t>7</w:t>
      </w:r>
      <w:r>
        <w:rPr>
          <w:rFonts w:cs="Arial"/>
        </w:rPr>
        <w:t>.</w:t>
      </w:r>
      <w:r w:rsidRPr="00A20126">
        <w:rPr>
          <w:rFonts w:cs="Arial"/>
        </w:rPr>
        <w:t>1.</w:t>
      </w:r>
      <w:r>
        <w:rPr>
          <w:rFonts w:cs="Arial"/>
        </w:rPr>
        <w:t>3-1: ΔT</w:t>
      </w:r>
      <w:r w:rsidRPr="00021311">
        <w:rPr>
          <w:rFonts w:cs="Arial"/>
          <w:vertAlign w:val="subscript"/>
        </w:rPr>
        <w:t>IB,c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E44D09" w14:paraId="35AB916D" w14:textId="77777777" w:rsidTr="00E44D09">
        <w:trPr>
          <w:jc w:val="center"/>
        </w:trPr>
        <w:tc>
          <w:tcPr>
            <w:tcW w:w="2336" w:type="dxa"/>
            <w:vMerge w:val="restart"/>
            <w:tcBorders>
              <w:top w:val="single" w:sz="4" w:space="0" w:color="auto"/>
              <w:left w:val="single" w:sz="4" w:space="0" w:color="auto"/>
              <w:right w:val="single" w:sz="4" w:space="0" w:color="auto"/>
            </w:tcBorders>
          </w:tcPr>
          <w:p w14:paraId="2316A186" w14:textId="77777777" w:rsidR="00E44D09" w:rsidRDefault="00E44D09" w:rsidP="00F73866">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63F4E4C" w14:textId="77777777" w:rsidR="00E44D09" w:rsidRDefault="00E44D09" w:rsidP="00F73866">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E44D09" w14:paraId="00757F60" w14:textId="77777777" w:rsidTr="00E44D09">
        <w:trPr>
          <w:jc w:val="center"/>
        </w:trPr>
        <w:tc>
          <w:tcPr>
            <w:tcW w:w="2336" w:type="dxa"/>
            <w:vMerge/>
            <w:tcBorders>
              <w:left w:val="single" w:sz="4" w:space="0" w:color="auto"/>
              <w:bottom w:val="single" w:sz="4" w:space="0" w:color="auto"/>
              <w:right w:val="single" w:sz="4" w:space="0" w:color="auto"/>
            </w:tcBorders>
          </w:tcPr>
          <w:p w14:paraId="11F6D7F2" w14:textId="77777777" w:rsidR="00E44D09" w:rsidRDefault="00E44D09" w:rsidP="00F73866">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5C70E1E" w14:textId="77777777" w:rsidR="00E44D09" w:rsidRDefault="00E44D09" w:rsidP="00F73866">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E44D09" w14:paraId="799F947A" w14:textId="77777777" w:rsidTr="00E44D0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6A43D9F" w14:textId="7445959C" w:rsidR="00E44D09" w:rsidRDefault="00E44D09" w:rsidP="00F73866">
            <w:pPr>
              <w:keepNext/>
              <w:keepLines/>
              <w:spacing w:after="0"/>
              <w:jc w:val="center"/>
              <w:rPr>
                <w:rFonts w:ascii="Arial" w:eastAsia="宋体"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n3</w:t>
            </w:r>
            <w:r>
              <w:rPr>
                <w:rFonts w:ascii="Arial" w:eastAsia="等线" w:hAnsi="Arial"/>
                <w:sz w:val="18"/>
                <w:lang w:val="sv-SE" w:eastAsia="ja-JP"/>
              </w:rPr>
              <w:t>-</w:t>
            </w:r>
            <w:r>
              <w:rPr>
                <w:rFonts w:ascii="Arial" w:eastAsia="等线" w:hAnsi="Arial"/>
                <w:sz w:val="18"/>
                <w:lang w:val="en-US" w:eastAsia="zh-CN"/>
              </w:rPr>
              <w:t>n26</w:t>
            </w:r>
            <w:r>
              <w:rPr>
                <w:rFonts w:ascii="Arial" w:eastAsia="等线" w:hAnsi="Arial"/>
                <w:sz w:val="18"/>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55DCDBFF" w14:textId="77777777" w:rsidR="00E44D09" w:rsidRDefault="00E44D09" w:rsidP="00F73866">
            <w:pPr>
              <w:keepNext/>
              <w:keepLines/>
              <w:spacing w:after="0"/>
              <w:jc w:val="center"/>
              <w:rPr>
                <w:rFonts w:ascii="Arial" w:eastAsia="宋体" w:hAnsi="Arial"/>
                <w:sz w:val="18"/>
                <w:lang w:val="en-US" w:eastAsia="zh-CN"/>
              </w:rPr>
            </w:pPr>
            <w:r>
              <w:rPr>
                <w:rFonts w:ascii="Arial" w:eastAsia="等线"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4F0A5C6" w14:textId="77777777" w:rsidR="00E44D09" w:rsidRDefault="00E44D09" w:rsidP="00F73866">
            <w:pPr>
              <w:keepNext/>
              <w:keepLines/>
              <w:spacing w:after="0"/>
              <w:jc w:val="center"/>
              <w:rPr>
                <w:rFonts w:ascii="Arial" w:eastAsia="宋体" w:hAnsi="Arial"/>
                <w:sz w:val="18"/>
                <w:lang w:val="en-US" w:eastAsia="zh-CN"/>
              </w:rPr>
            </w:pPr>
            <w:r>
              <w:rPr>
                <w:rFonts w:ascii="Arial" w:eastAsia="等线" w:hAnsi="Arial" w:cs="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F145220" w14:textId="77777777" w:rsidR="00E44D09" w:rsidRDefault="00E44D09" w:rsidP="00F73866">
            <w:pPr>
              <w:keepNext/>
              <w:keepLines/>
              <w:spacing w:after="0"/>
              <w:jc w:val="center"/>
              <w:rPr>
                <w:rFonts w:ascii="Arial" w:eastAsia="宋体" w:hAnsi="Arial"/>
                <w:sz w:val="18"/>
                <w:lang w:val="en-US" w:eastAsia="zh-CN"/>
              </w:rPr>
            </w:pPr>
            <w:r>
              <w:rPr>
                <w:rFonts w:ascii="Arial" w:eastAsia="宋体" w:hAnsi="Arial" w:hint="eastAsia"/>
                <w:sz w:val="18"/>
                <w:lang w:val="en-US" w:eastAsia="zh-CN"/>
              </w:rPr>
              <w:t>0.</w:t>
            </w:r>
            <w:r>
              <w:rPr>
                <w:rFonts w:ascii="Arial" w:eastAsia="宋体" w:hAnsi="Arial"/>
                <w:sz w:val="18"/>
                <w:lang w:val="en-US" w:eastAsia="zh-CN"/>
              </w:rPr>
              <w:t>8</w:t>
            </w:r>
          </w:p>
        </w:tc>
      </w:tr>
      <w:tr w:rsidR="00E44D09" w14:paraId="04006EEE" w14:textId="77777777" w:rsidTr="00E44D09">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7A0FFA16" w14:textId="77777777" w:rsidR="00E44D09" w:rsidRPr="00901DE9" w:rsidRDefault="00E44D09" w:rsidP="00F73866">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51FA223D" w14:textId="77777777" w:rsidR="00E44D09" w:rsidRDefault="00E44D09" w:rsidP="00F73866">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3DA3D81D" w14:textId="77777777" w:rsidR="00021311" w:rsidRPr="00E44D09" w:rsidRDefault="00021311" w:rsidP="00021311">
      <w:pPr>
        <w:keepNext/>
        <w:keepLines/>
        <w:rPr>
          <w:rFonts w:ascii="Arial" w:hAnsi="Arial" w:cs="Arial"/>
        </w:rPr>
      </w:pPr>
    </w:p>
    <w:p w14:paraId="51A6AA86" w14:textId="326A2AFE" w:rsidR="00021311" w:rsidRDefault="00021311" w:rsidP="00021311">
      <w:pPr>
        <w:pStyle w:val="TH"/>
        <w:rPr>
          <w:rFonts w:cs="Arial"/>
        </w:rPr>
      </w:pPr>
      <w:r>
        <w:rPr>
          <w:rFonts w:cs="Arial"/>
        </w:rPr>
        <w:t xml:space="preserve">Table </w:t>
      </w:r>
      <w:r w:rsidRPr="00A20126">
        <w:rPr>
          <w:rFonts w:cs="Arial"/>
        </w:rPr>
        <w:t>5</w:t>
      </w:r>
      <w:r>
        <w:rPr>
          <w:rFonts w:cs="Arial"/>
        </w:rPr>
        <w:t>.7</w:t>
      </w:r>
      <w:r w:rsidRPr="00A20126">
        <w:rPr>
          <w:rFonts w:cs="Arial"/>
        </w:rPr>
        <w:t>.1.</w:t>
      </w:r>
      <w:r>
        <w:rPr>
          <w:rFonts w:cs="Arial"/>
        </w:rPr>
        <w:t>3-2: ΔR</w:t>
      </w:r>
      <w:r w:rsidRPr="00021311">
        <w:rPr>
          <w:rFonts w:cs="Arial"/>
          <w:vertAlign w:val="subscript"/>
        </w:rPr>
        <w:t>IB</w:t>
      </w:r>
      <w:r w:rsidRPr="00A20126">
        <w:rPr>
          <w:rFonts w:cs="Arial"/>
          <w:vertAlign w:val="subscript"/>
        </w:rPr>
        <w:t>,c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E44D09" w:rsidRPr="00F92868" w14:paraId="22356CFE" w14:textId="77777777" w:rsidTr="00E44D09">
        <w:trPr>
          <w:trHeight w:val="187"/>
          <w:jc w:val="center"/>
        </w:trPr>
        <w:tc>
          <w:tcPr>
            <w:tcW w:w="1594" w:type="dxa"/>
            <w:vMerge w:val="restart"/>
          </w:tcPr>
          <w:p w14:paraId="254DF0C4" w14:textId="77777777" w:rsidR="00E44D09" w:rsidRPr="00F92868" w:rsidRDefault="00E44D09" w:rsidP="00F73866">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3A1A68DB" w14:textId="77777777" w:rsidR="00E44D09" w:rsidRPr="00F92868" w:rsidRDefault="00E44D09" w:rsidP="00F73866">
            <w:pPr>
              <w:keepNext/>
              <w:keepLines/>
              <w:spacing w:after="0"/>
              <w:jc w:val="center"/>
              <w:rPr>
                <w:rFonts w:ascii="Arial" w:eastAsia="等线" w:hAnsi="Arial"/>
                <w:b/>
                <w:sz w:val="18"/>
              </w:rPr>
            </w:pPr>
            <w:r w:rsidRPr="00684407">
              <w:rPr>
                <w:rFonts w:ascii="Arial" w:eastAsia="等线" w:hAnsi="Arial"/>
                <w:b/>
                <w:sz w:val="18"/>
              </w:rPr>
              <w:t>ΔR</w:t>
            </w:r>
            <w:r w:rsidRPr="00684407">
              <w:rPr>
                <w:rFonts w:ascii="Arial" w:eastAsia="等线" w:hAnsi="Arial"/>
                <w:b/>
                <w:sz w:val="18"/>
                <w:vertAlign w:val="subscript"/>
              </w:rPr>
              <w:t>IB,c</w:t>
            </w:r>
            <w:r w:rsidRPr="00684407">
              <w:rPr>
                <w:rFonts w:ascii="Arial" w:eastAsia="等线" w:hAnsi="Arial"/>
                <w:b/>
                <w:sz w:val="18"/>
              </w:rPr>
              <w:t xml:space="preserve"> for NR bands (dB)</w:t>
            </w:r>
            <w:r w:rsidRPr="00684407">
              <w:rPr>
                <w:rFonts w:ascii="Arial" w:eastAsia="等线" w:hAnsi="Arial"/>
                <w:b/>
                <w:sz w:val="18"/>
                <w:vertAlign w:val="superscript"/>
              </w:rPr>
              <w:t>9</w:t>
            </w:r>
          </w:p>
        </w:tc>
      </w:tr>
      <w:tr w:rsidR="00E44D09" w:rsidRPr="00F92868" w14:paraId="17522E63" w14:textId="77777777" w:rsidTr="00E44D09">
        <w:trPr>
          <w:trHeight w:val="187"/>
          <w:jc w:val="center"/>
        </w:trPr>
        <w:tc>
          <w:tcPr>
            <w:tcW w:w="1594" w:type="dxa"/>
            <w:vMerge/>
            <w:tcBorders>
              <w:bottom w:val="single" w:sz="4" w:space="0" w:color="auto"/>
            </w:tcBorders>
          </w:tcPr>
          <w:p w14:paraId="76A31CBE" w14:textId="77777777" w:rsidR="00E44D09" w:rsidRPr="00F92868" w:rsidRDefault="00E44D09" w:rsidP="00F73866">
            <w:pPr>
              <w:keepNext/>
              <w:keepLines/>
              <w:spacing w:after="0"/>
              <w:jc w:val="center"/>
              <w:rPr>
                <w:rFonts w:ascii="Arial" w:eastAsia="等线" w:hAnsi="Arial"/>
                <w:b/>
                <w:sz w:val="18"/>
              </w:rPr>
            </w:pPr>
          </w:p>
        </w:tc>
        <w:tc>
          <w:tcPr>
            <w:tcW w:w="5845" w:type="dxa"/>
            <w:gridSpan w:val="3"/>
            <w:vAlign w:val="center"/>
          </w:tcPr>
          <w:p w14:paraId="6A92A85F" w14:textId="77777777" w:rsidR="00E44D09" w:rsidRPr="00F92868" w:rsidRDefault="00E44D09" w:rsidP="00F73866">
            <w:pPr>
              <w:keepNext/>
              <w:keepLines/>
              <w:spacing w:after="0"/>
              <w:jc w:val="center"/>
              <w:rPr>
                <w:rFonts w:ascii="Arial" w:eastAsia="等线" w:hAnsi="Arial"/>
                <w:b/>
                <w:sz w:val="18"/>
              </w:rPr>
            </w:pPr>
            <w:r w:rsidRPr="00684407">
              <w:rPr>
                <w:rFonts w:ascii="Arial" w:eastAsia="等线" w:hAnsi="Arial"/>
                <w:b/>
                <w:sz w:val="18"/>
              </w:rPr>
              <w:t>Component band in order of bands in configuration</w:t>
            </w:r>
            <w:r w:rsidRPr="00684407">
              <w:rPr>
                <w:rFonts w:ascii="Arial" w:eastAsia="等线" w:hAnsi="Arial"/>
                <w:b/>
                <w:sz w:val="18"/>
                <w:vertAlign w:val="superscript"/>
              </w:rPr>
              <w:t>10</w:t>
            </w:r>
          </w:p>
        </w:tc>
      </w:tr>
      <w:tr w:rsidR="00E44D09" w:rsidRPr="00F92868" w14:paraId="43541461" w14:textId="77777777" w:rsidTr="00E44D09">
        <w:trPr>
          <w:trHeight w:val="187"/>
          <w:jc w:val="center"/>
        </w:trPr>
        <w:tc>
          <w:tcPr>
            <w:tcW w:w="1594" w:type="dxa"/>
            <w:shd w:val="clear" w:color="auto" w:fill="auto"/>
          </w:tcPr>
          <w:p w14:paraId="46CA58B1" w14:textId="48E3D5F9" w:rsidR="00E44D09" w:rsidRPr="00F92868" w:rsidRDefault="00E44D09" w:rsidP="00F73866">
            <w:pPr>
              <w:keepNext/>
              <w:keepLines/>
              <w:spacing w:after="0"/>
              <w:jc w:val="center"/>
              <w:rPr>
                <w:rFonts w:ascii="Arial" w:eastAsia="等线" w:hAnsi="Arial"/>
                <w:sz w:val="18"/>
              </w:rPr>
            </w:pPr>
            <w:r w:rsidRPr="00F92868">
              <w:rPr>
                <w:rFonts w:ascii="Arial" w:eastAsia="等线" w:hAnsi="Arial"/>
                <w:sz w:val="18"/>
                <w:lang w:eastAsia="zh-CN"/>
              </w:rPr>
              <w:t>CA</w:t>
            </w:r>
            <w:r w:rsidRPr="00F92868">
              <w:rPr>
                <w:rFonts w:ascii="Arial" w:eastAsia="等线" w:hAnsi="Arial"/>
                <w:sz w:val="18"/>
              </w:rPr>
              <w:t>_</w:t>
            </w:r>
            <w:r w:rsidRPr="00F92868">
              <w:rPr>
                <w:rFonts w:ascii="Arial" w:eastAsia="等线" w:hAnsi="Arial"/>
                <w:sz w:val="18"/>
                <w:lang w:eastAsia="zh-CN"/>
              </w:rPr>
              <w:t>n</w:t>
            </w:r>
            <w:r>
              <w:rPr>
                <w:rFonts w:ascii="Arial" w:eastAsia="等线" w:hAnsi="Arial"/>
                <w:sz w:val="18"/>
                <w:lang w:eastAsia="zh-CN"/>
              </w:rPr>
              <w:t>3</w:t>
            </w:r>
            <w:r w:rsidRPr="00F92868">
              <w:rPr>
                <w:rFonts w:ascii="Arial" w:eastAsia="等线" w:hAnsi="Arial"/>
                <w:sz w:val="18"/>
                <w:lang w:val="sv-SE" w:eastAsia="ja-JP"/>
              </w:rPr>
              <w:t>-</w:t>
            </w:r>
            <w:r w:rsidRPr="00F92868">
              <w:rPr>
                <w:rFonts w:ascii="Arial" w:eastAsia="等线" w:hAnsi="Arial"/>
                <w:sz w:val="18"/>
                <w:lang w:val="en-US" w:eastAsia="zh-CN"/>
              </w:rPr>
              <w:t>n</w:t>
            </w:r>
            <w:r>
              <w:rPr>
                <w:rFonts w:ascii="Arial" w:eastAsia="等线" w:hAnsi="Arial"/>
                <w:sz w:val="18"/>
                <w:lang w:val="en-US" w:eastAsia="zh-CN"/>
              </w:rPr>
              <w:t>26</w:t>
            </w:r>
            <w:r w:rsidRPr="00F92868">
              <w:rPr>
                <w:rFonts w:ascii="Arial" w:eastAsia="等线" w:hAnsi="Arial"/>
                <w:sz w:val="18"/>
                <w:lang w:val="sv-SE" w:eastAsia="zh-CN"/>
              </w:rPr>
              <w:t>-n</w:t>
            </w:r>
            <w:r>
              <w:rPr>
                <w:rFonts w:ascii="Arial" w:eastAsia="等线" w:hAnsi="Arial"/>
                <w:sz w:val="18"/>
                <w:lang w:val="sv-SE" w:eastAsia="zh-CN"/>
              </w:rPr>
              <w:t>78</w:t>
            </w:r>
          </w:p>
        </w:tc>
        <w:tc>
          <w:tcPr>
            <w:tcW w:w="1948" w:type="dxa"/>
            <w:vAlign w:val="center"/>
          </w:tcPr>
          <w:p w14:paraId="5BB95823" w14:textId="77777777" w:rsidR="00E44D09" w:rsidRPr="00F92868" w:rsidRDefault="00E44D09" w:rsidP="00F73866">
            <w:pPr>
              <w:keepNext/>
              <w:keepLines/>
              <w:spacing w:after="0"/>
              <w:jc w:val="center"/>
              <w:rPr>
                <w:rFonts w:ascii="Arial" w:eastAsia="等线" w:hAnsi="Arial"/>
                <w:sz w:val="18"/>
                <w:lang w:eastAsia="zh-CN"/>
              </w:rPr>
            </w:pPr>
            <w:r>
              <w:rPr>
                <w:rFonts w:ascii="Arial" w:eastAsia="等线" w:hAnsi="Arial"/>
                <w:color w:val="000000"/>
                <w:sz w:val="18"/>
                <w:lang w:val="en-US" w:eastAsia="zh-CN"/>
              </w:rPr>
              <w:t>0.2</w:t>
            </w:r>
          </w:p>
        </w:tc>
        <w:tc>
          <w:tcPr>
            <w:tcW w:w="1948" w:type="dxa"/>
            <w:vAlign w:val="center"/>
          </w:tcPr>
          <w:p w14:paraId="70772EBF" w14:textId="77777777" w:rsidR="00E44D09" w:rsidRPr="00F92868" w:rsidRDefault="00E44D09" w:rsidP="00F73866">
            <w:pPr>
              <w:keepNext/>
              <w:keepLines/>
              <w:spacing w:after="0"/>
              <w:jc w:val="center"/>
              <w:rPr>
                <w:rFonts w:ascii="Arial" w:eastAsia="等线" w:hAnsi="Arial"/>
                <w:sz w:val="18"/>
                <w:lang w:eastAsia="zh-CN"/>
              </w:rPr>
            </w:pPr>
            <w:r>
              <w:rPr>
                <w:rFonts w:ascii="Arial" w:eastAsia="等线" w:hAnsi="Arial"/>
                <w:sz w:val="18"/>
                <w:lang w:eastAsia="zh-CN"/>
              </w:rPr>
              <w:t>0.2</w:t>
            </w:r>
          </w:p>
        </w:tc>
        <w:tc>
          <w:tcPr>
            <w:tcW w:w="1949" w:type="dxa"/>
            <w:vAlign w:val="center"/>
          </w:tcPr>
          <w:p w14:paraId="27495524" w14:textId="77777777" w:rsidR="00E44D09" w:rsidRPr="00F92868" w:rsidRDefault="00E44D09" w:rsidP="00F73866">
            <w:pPr>
              <w:keepNext/>
              <w:keepLines/>
              <w:spacing w:after="0"/>
              <w:jc w:val="center"/>
              <w:rPr>
                <w:rFonts w:ascii="Arial" w:eastAsia="等线" w:hAnsi="Arial"/>
                <w:sz w:val="18"/>
                <w:lang w:eastAsia="zh-CN"/>
              </w:rPr>
            </w:pPr>
            <w:r>
              <w:rPr>
                <w:rFonts w:ascii="Arial" w:eastAsia="等线" w:hAnsi="Arial"/>
                <w:color w:val="000000"/>
                <w:sz w:val="18"/>
                <w:lang w:val="en-US" w:eastAsia="zh-CN"/>
              </w:rPr>
              <w:t>0.5</w:t>
            </w:r>
          </w:p>
        </w:tc>
      </w:tr>
      <w:tr w:rsidR="00E44D09" w:rsidRPr="00F92868" w14:paraId="368A33F7" w14:textId="77777777" w:rsidTr="00E44D09">
        <w:trPr>
          <w:trHeight w:val="187"/>
          <w:jc w:val="center"/>
        </w:trPr>
        <w:tc>
          <w:tcPr>
            <w:tcW w:w="7439" w:type="dxa"/>
            <w:gridSpan w:val="4"/>
            <w:tcBorders>
              <w:bottom w:val="single" w:sz="4" w:space="0" w:color="auto"/>
            </w:tcBorders>
            <w:shd w:val="clear" w:color="auto" w:fill="auto"/>
          </w:tcPr>
          <w:p w14:paraId="0B9E9FF6" w14:textId="77777777" w:rsidR="00E44D09" w:rsidRPr="00684407" w:rsidRDefault="00E44D09" w:rsidP="00F73866">
            <w:pPr>
              <w:keepLines/>
              <w:spacing w:after="0"/>
              <w:ind w:left="870" w:hanging="870"/>
              <w:rPr>
                <w:rFonts w:eastAsia="等线" w:cs="Arial"/>
                <w:lang w:eastAsia="ja-JP"/>
              </w:rPr>
            </w:pPr>
            <w:r w:rsidRPr="00684407">
              <w:rPr>
                <w:rFonts w:ascii="Arial" w:eastAsia="等线" w:hAnsi="Arial" w:cs="Arial"/>
                <w:sz w:val="18"/>
                <w:lang w:eastAsia="ja-JP"/>
              </w:rPr>
              <w:t>NOTE 9:</w:t>
            </w:r>
            <w:r w:rsidRPr="00684407">
              <w:rPr>
                <w:rFonts w:ascii="Arial" w:eastAsia="等线" w:hAnsi="Arial" w:cs="Arial"/>
                <w:sz w:val="18"/>
                <w:lang w:eastAsia="ja-JP"/>
              </w:rPr>
              <w:tab/>
              <w:t xml:space="preserve"> “-” denotes ΔR</w:t>
            </w:r>
            <w:r w:rsidRPr="00684407">
              <w:rPr>
                <w:rFonts w:ascii="Arial" w:eastAsia="等线" w:hAnsi="Arial" w:cs="Arial"/>
                <w:sz w:val="18"/>
                <w:vertAlign w:val="subscript"/>
                <w:lang w:eastAsia="ja-JP"/>
              </w:rPr>
              <w:t>IB,c</w:t>
            </w:r>
            <w:r w:rsidRPr="00684407">
              <w:rPr>
                <w:rFonts w:ascii="Arial" w:eastAsia="等线" w:hAnsi="Arial" w:cs="Arial"/>
                <w:sz w:val="18"/>
                <w:lang w:eastAsia="ja-JP"/>
              </w:rPr>
              <w:t xml:space="preserve"> = 0.</w:t>
            </w:r>
          </w:p>
          <w:p w14:paraId="5F6B6839" w14:textId="77777777" w:rsidR="00E44D09" w:rsidRDefault="00E44D09" w:rsidP="00F73866">
            <w:pPr>
              <w:keepLines/>
              <w:spacing w:after="0"/>
              <w:ind w:left="870" w:hanging="870"/>
              <w:rPr>
                <w:rFonts w:ascii="Arial" w:eastAsia="等线" w:hAnsi="Arial"/>
                <w:color w:val="000000"/>
                <w:sz w:val="18"/>
                <w:lang w:val="en-US" w:eastAsia="zh-CN"/>
              </w:rPr>
            </w:pPr>
            <w:r w:rsidRPr="00684407">
              <w:rPr>
                <w:rFonts w:ascii="Arial" w:eastAsia="等线" w:hAnsi="Arial" w:cs="Arial"/>
                <w:sz w:val="18"/>
                <w:lang w:eastAsia="ja-JP"/>
              </w:rPr>
              <w:lastRenderedPageBreak/>
              <w:t>NOTE 10:</w:t>
            </w:r>
            <w:r w:rsidRPr="00684407">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684407">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684407">
              <w:rPr>
                <w:rFonts w:ascii="Arial" w:eastAsia="等线" w:hAnsi="Arial" w:cs="Arial"/>
                <w:sz w:val="18"/>
                <w:lang w:eastAsia="ja-JP"/>
              </w:rPr>
              <w:t>.</w:t>
            </w:r>
          </w:p>
        </w:tc>
      </w:tr>
    </w:tbl>
    <w:p w14:paraId="0255EAEF" w14:textId="4BD98AA2" w:rsidR="00021311" w:rsidRPr="00A20126" w:rsidRDefault="00021311" w:rsidP="00021311">
      <w:pPr>
        <w:pStyle w:val="31"/>
      </w:pPr>
      <w:bookmarkStart w:id="159" w:name="_Toc136288158"/>
      <w:r>
        <w:lastRenderedPageBreak/>
        <w:t>5.7.2</w:t>
      </w:r>
      <w:r>
        <w:tab/>
      </w:r>
      <w:r w:rsidRPr="00A20126">
        <w:t>Specific for 2 bands UL CA</w:t>
      </w:r>
      <w:bookmarkEnd w:id="159"/>
    </w:p>
    <w:p w14:paraId="35228268" w14:textId="61B8A4E4" w:rsidR="00021311" w:rsidRPr="00A20126" w:rsidRDefault="00021311" w:rsidP="00021311">
      <w:pPr>
        <w:pStyle w:val="41"/>
      </w:pPr>
      <w:bookmarkStart w:id="160" w:name="_Toc136288159"/>
      <w:r>
        <w:rPr>
          <w:rFonts w:hint="eastAsia"/>
        </w:rPr>
        <w:t>5.7.</w:t>
      </w:r>
      <w:r>
        <w:t>2.1</w:t>
      </w:r>
      <w:r>
        <w:tab/>
      </w:r>
      <w:r>
        <w:rPr>
          <w:rFonts w:hint="eastAsia"/>
        </w:rPr>
        <w:t>UE co-existence studies</w:t>
      </w:r>
      <w:bookmarkEnd w:id="160"/>
    </w:p>
    <w:p w14:paraId="07F19060" w14:textId="77777777" w:rsidR="00021311" w:rsidRDefault="00021311" w:rsidP="00021311">
      <w:pPr>
        <w:pStyle w:val="Guidance"/>
        <w:rPr>
          <w:rFonts w:eastAsia="宋体"/>
          <w:i w:val="0"/>
          <w:color w:val="auto"/>
          <w:szCs w:val="22"/>
          <w:lang w:val="en-US" w:eastAsia="zh-CN"/>
        </w:rPr>
      </w:pPr>
      <w:r>
        <w:rPr>
          <w:rFonts w:eastAsia="宋体"/>
          <w:i w:val="0"/>
          <w:color w:val="auto"/>
          <w:szCs w:val="22"/>
          <w:lang w:val="en-US" w:eastAsia="zh-CN"/>
        </w:rPr>
        <w:t>UL n3-n26 gives IMD3 and IMD5 into DL n78.</w:t>
      </w:r>
    </w:p>
    <w:p w14:paraId="593C6D05" w14:textId="77777777" w:rsidR="00021311" w:rsidRDefault="00021311" w:rsidP="00021311">
      <w:pPr>
        <w:pStyle w:val="Guidance"/>
        <w:rPr>
          <w:rFonts w:eastAsia="宋体"/>
          <w:i w:val="0"/>
          <w:color w:val="auto"/>
          <w:szCs w:val="22"/>
          <w:lang w:val="en-US" w:eastAsia="zh-CN"/>
        </w:rPr>
      </w:pPr>
      <w:r>
        <w:rPr>
          <w:rFonts w:eastAsia="宋体"/>
          <w:i w:val="0"/>
          <w:color w:val="auto"/>
          <w:szCs w:val="22"/>
          <w:lang w:val="en-US" w:eastAsia="zh-CN"/>
        </w:rPr>
        <w:t>UL n3-n78 gives no IMD into DL n26.</w:t>
      </w:r>
    </w:p>
    <w:p w14:paraId="7E2F30DB" w14:textId="77777777" w:rsidR="00021311" w:rsidRDefault="00021311" w:rsidP="00021311">
      <w:pPr>
        <w:pStyle w:val="Guidance"/>
        <w:rPr>
          <w:rFonts w:eastAsia="宋体"/>
          <w:i w:val="0"/>
          <w:color w:val="auto"/>
          <w:szCs w:val="22"/>
          <w:lang w:val="en-US" w:eastAsia="zh-CN"/>
        </w:rPr>
      </w:pPr>
      <w:r>
        <w:rPr>
          <w:rFonts w:eastAsia="宋体"/>
          <w:i w:val="0"/>
          <w:color w:val="auto"/>
          <w:szCs w:val="22"/>
          <w:lang w:val="en-US" w:eastAsia="zh-CN"/>
        </w:rPr>
        <w:t>UL n26-n78 gives IMD3 into DL n3.</w:t>
      </w:r>
    </w:p>
    <w:p w14:paraId="73722BCE" w14:textId="03F82DDD" w:rsidR="00021311" w:rsidRPr="00A20126" w:rsidRDefault="00021311" w:rsidP="00021311">
      <w:pPr>
        <w:pStyle w:val="41"/>
      </w:pPr>
      <w:bookmarkStart w:id="161" w:name="_Toc136288160"/>
      <w:r w:rsidRPr="00021311">
        <w:rPr>
          <w:rFonts w:hint="eastAsia"/>
        </w:rPr>
        <w:t>5.</w:t>
      </w:r>
      <w:r>
        <w:rPr>
          <w:rFonts w:hint="eastAsia"/>
        </w:rPr>
        <w:t>7</w:t>
      </w:r>
      <w:r w:rsidRPr="00A20126">
        <w:t>.2.2</w:t>
      </w:r>
      <w:r w:rsidRPr="00A20126">
        <w:tab/>
        <w:t>REFSENS requirements</w:t>
      </w:r>
      <w:bookmarkEnd w:id="161"/>
    </w:p>
    <w:p w14:paraId="7E076D8D" w14:textId="77777777" w:rsidR="00021311" w:rsidRDefault="00021311" w:rsidP="00021311">
      <w:r>
        <w:t>Based on the co-existence studies there are a need to define MSD values. MSD values from CA_n3-n5-n78 are reused.</w:t>
      </w:r>
    </w:p>
    <w:p w14:paraId="7E02B3D4" w14:textId="1994EC7F" w:rsidR="00021311" w:rsidRPr="00A20126" w:rsidRDefault="00021311" w:rsidP="00021311">
      <w:pPr>
        <w:pStyle w:val="TH"/>
        <w:rPr>
          <w:rFonts w:cs="Arial"/>
        </w:rPr>
      </w:pPr>
      <w:r>
        <w:rPr>
          <w:rFonts w:cs="Arial"/>
        </w:rPr>
        <w:t xml:space="preserve">Table </w:t>
      </w:r>
      <w:r w:rsidRPr="00A20126">
        <w:rPr>
          <w:rFonts w:cs="Arial"/>
        </w:rPr>
        <w:t>5.</w:t>
      </w:r>
      <w:r>
        <w:rPr>
          <w:rFonts w:cs="Arial" w:hint="eastAsia"/>
        </w:rPr>
        <w:t>7</w:t>
      </w:r>
      <w:r>
        <w:rPr>
          <w:rFonts w:cs="Arial"/>
        </w:rPr>
        <w:t>.</w:t>
      </w:r>
      <w:r w:rsidRPr="00A20126">
        <w:rPr>
          <w:rFonts w:cs="Arial"/>
        </w:rPr>
        <w:t>2.</w:t>
      </w:r>
      <w:r>
        <w:rPr>
          <w:rFonts w:cs="Arial"/>
        </w:rPr>
        <w:t xml:space="preserve">2-1: </w:t>
      </w:r>
      <w:r w:rsidRPr="00A20126">
        <w:rPr>
          <w:rFonts w:cs="Arial"/>
        </w:rPr>
        <w:t xml:space="preserve">3DL/2UL </w:t>
      </w:r>
      <w:r w:rsidR="00BB428D">
        <w:rPr>
          <w:rFonts w:cs="Arial"/>
        </w:rPr>
        <w:t>inter-band</w:t>
      </w:r>
      <w:r w:rsidR="00BB428D" w:rsidRPr="00A20126">
        <w:rPr>
          <w:rFonts w:cs="Arial"/>
        </w:rPr>
        <w:t xml:space="preserve"> </w:t>
      </w:r>
      <w:r w:rsidRPr="00A20126">
        <w:rPr>
          <w:rFonts w:cs="Arial"/>
        </w:rPr>
        <w:t>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021311" w14:paraId="7DC4BFA5" w14:textId="77777777" w:rsidTr="00F73866">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48B9C4BA" w14:textId="77777777" w:rsidR="00021311" w:rsidRDefault="00021311" w:rsidP="00F73866">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9BCDF07" w14:textId="77777777" w:rsidR="00021311" w:rsidRDefault="00021311" w:rsidP="00F73866">
            <w:pPr>
              <w:pStyle w:val="TAH"/>
            </w:pPr>
            <w:r>
              <w:t>Source of IMD</w:t>
            </w:r>
          </w:p>
        </w:tc>
      </w:tr>
      <w:tr w:rsidR="00021311" w14:paraId="14D2F469" w14:textId="77777777" w:rsidTr="00F73866">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FF90E4E" w14:textId="77777777" w:rsidR="00021311" w:rsidRDefault="00021311" w:rsidP="00F73866">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0A6BFCC" w14:textId="77777777" w:rsidR="00021311" w:rsidRDefault="00021311" w:rsidP="00F73866">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6818B984" w14:textId="77777777" w:rsidR="00021311" w:rsidRDefault="00021311" w:rsidP="00F73866">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1791F6F0" w14:textId="77777777" w:rsidR="00021311" w:rsidRDefault="00021311" w:rsidP="00F73866">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55BB23F0" w14:textId="77777777" w:rsidR="00021311" w:rsidRDefault="00021311" w:rsidP="00F73866">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075E845C" w14:textId="77777777" w:rsidR="00021311" w:rsidRDefault="00021311" w:rsidP="00F73866">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50086C8D" w14:textId="77777777" w:rsidR="00021311" w:rsidRDefault="00021311" w:rsidP="00F73866">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6E3940BA" w14:textId="77777777" w:rsidR="00021311" w:rsidRDefault="00021311" w:rsidP="00F73866">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257501CE" w14:textId="77777777" w:rsidR="00021311" w:rsidRDefault="00021311" w:rsidP="00F73866">
            <w:pPr>
              <w:pStyle w:val="TAH"/>
            </w:pPr>
          </w:p>
        </w:tc>
      </w:tr>
      <w:tr w:rsidR="00021311" w14:paraId="1C83B3FE" w14:textId="77777777" w:rsidTr="00F7386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BF718F0" w14:textId="77777777" w:rsidR="00021311" w:rsidRDefault="00021311" w:rsidP="00F73866">
            <w:pPr>
              <w:pStyle w:val="TAC"/>
              <w:rPr>
                <w:lang w:val="en-US" w:eastAsia="zh-CN"/>
              </w:rPr>
            </w:pPr>
            <w:r>
              <w:rPr>
                <w:color w:val="000000"/>
                <w:lang w:eastAsia="zh-CN"/>
              </w:rPr>
              <w:t>CA_n3-n26-n78</w:t>
            </w:r>
          </w:p>
        </w:tc>
        <w:tc>
          <w:tcPr>
            <w:tcW w:w="1146" w:type="dxa"/>
            <w:tcBorders>
              <w:top w:val="single" w:sz="4" w:space="0" w:color="auto"/>
              <w:left w:val="single" w:sz="4" w:space="0" w:color="auto"/>
              <w:right w:val="single" w:sz="4" w:space="0" w:color="auto"/>
            </w:tcBorders>
            <w:vAlign w:val="center"/>
          </w:tcPr>
          <w:p w14:paraId="5184A340" w14:textId="77777777" w:rsidR="00021311" w:rsidRDefault="00021311" w:rsidP="00F73866">
            <w:pPr>
              <w:pStyle w:val="TAC"/>
              <w:rPr>
                <w:lang w:val="en-US" w:eastAsia="ko-KR"/>
              </w:rPr>
            </w:pPr>
            <w:r>
              <w:rPr>
                <w:color w:val="000000"/>
              </w:rPr>
              <w:t>n3</w:t>
            </w:r>
          </w:p>
        </w:tc>
        <w:tc>
          <w:tcPr>
            <w:tcW w:w="960" w:type="dxa"/>
            <w:tcBorders>
              <w:top w:val="single" w:sz="4" w:space="0" w:color="auto"/>
              <w:left w:val="single" w:sz="4" w:space="0" w:color="auto"/>
              <w:right w:val="single" w:sz="4" w:space="0" w:color="auto"/>
            </w:tcBorders>
          </w:tcPr>
          <w:p w14:paraId="6877B606" w14:textId="77777777" w:rsidR="00021311" w:rsidRDefault="00021311" w:rsidP="00F73866">
            <w:pPr>
              <w:pStyle w:val="TAC"/>
              <w:rPr>
                <w:lang w:val="en-US" w:eastAsia="ko-KR"/>
              </w:rPr>
            </w:pPr>
            <w:r>
              <w:rPr>
                <w:rFonts w:hint="eastAsia"/>
                <w:lang w:val="en-US" w:eastAsia="zh-CN"/>
              </w:rPr>
              <w:t>1730</w:t>
            </w:r>
          </w:p>
        </w:tc>
        <w:tc>
          <w:tcPr>
            <w:tcW w:w="964" w:type="dxa"/>
            <w:tcBorders>
              <w:top w:val="single" w:sz="4" w:space="0" w:color="auto"/>
              <w:left w:val="single" w:sz="4" w:space="0" w:color="auto"/>
              <w:right w:val="single" w:sz="4" w:space="0" w:color="auto"/>
            </w:tcBorders>
          </w:tcPr>
          <w:p w14:paraId="538EF3F9" w14:textId="77777777" w:rsidR="00021311" w:rsidRDefault="00021311" w:rsidP="00F73866">
            <w:pPr>
              <w:pStyle w:val="TAC"/>
              <w:rPr>
                <w:lang w:val="en-US" w:eastAsia="ko-KR"/>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2E327199" w14:textId="77777777" w:rsidR="00021311" w:rsidRDefault="00021311" w:rsidP="00F73866">
            <w:pPr>
              <w:pStyle w:val="TAC"/>
              <w:rPr>
                <w:lang w:val="en-US" w:eastAsia="ko-KR"/>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603CC1C3" w14:textId="77777777" w:rsidR="00021311" w:rsidRDefault="00021311" w:rsidP="00F73866">
            <w:pPr>
              <w:pStyle w:val="TAC"/>
              <w:rPr>
                <w:lang w:val="en-US" w:eastAsia="ko-KR"/>
              </w:rPr>
            </w:pPr>
            <w:r>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15E2451C" w14:textId="77777777" w:rsidR="00021311" w:rsidRDefault="00021311" w:rsidP="00F73866">
            <w:pPr>
              <w:pStyle w:val="TAC"/>
            </w:pPr>
            <w:r>
              <w:rPr>
                <w:lang w:eastAsia="ja-JP"/>
              </w:rPr>
              <w:t>N/A</w:t>
            </w:r>
          </w:p>
        </w:tc>
        <w:tc>
          <w:tcPr>
            <w:tcW w:w="828" w:type="dxa"/>
            <w:tcBorders>
              <w:top w:val="single" w:sz="4" w:space="0" w:color="auto"/>
              <w:left w:val="single" w:sz="4" w:space="0" w:color="auto"/>
              <w:right w:val="single" w:sz="4" w:space="0" w:color="auto"/>
            </w:tcBorders>
            <w:vAlign w:val="center"/>
          </w:tcPr>
          <w:p w14:paraId="248212E6" w14:textId="77777777" w:rsidR="00021311" w:rsidRDefault="00021311" w:rsidP="00F73866">
            <w:pPr>
              <w:pStyle w:val="TAC"/>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2D1BBF39" w14:textId="77777777" w:rsidR="00021311" w:rsidRDefault="00021311" w:rsidP="00F73866">
            <w:pPr>
              <w:pStyle w:val="TAC"/>
            </w:pPr>
            <w:r>
              <w:rPr>
                <w:lang w:eastAsia="zh-CN"/>
              </w:rPr>
              <w:t>N/A</w:t>
            </w:r>
          </w:p>
        </w:tc>
      </w:tr>
      <w:tr w:rsidR="00021311" w14:paraId="316476E8"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39CD94A" w14:textId="77777777" w:rsidR="00021311" w:rsidRDefault="0002131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348A055" w14:textId="77777777" w:rsidR="00021311" w:rsidRDefault="00021311" w:rsidP="00F73866">
            <w:pPr>
              <w:pStyle w:val="TAC"/>
              <w:rPr>
                <w:lang w:val="en-US" w:eastAsia="ko-KR"/>
              </w:rPr>
            </w:pPr>
            <w:r>
              <w:rPr>
                <w:color w:val="000000"/>
                <w:lang w:eastAsia="zh-CN"/>
              </w:rPr>
              <w:t>n26</w:t>
            </w:r>
          </w:p>
        </w:tc>
        <w:tc>
          <w:tcPr>
            <w:tcW w:w="960" w:type="dxa"/>
            <w:tcBorders>
              <w:top w:val="single" w:sz="4" w:space="0" w:color="auto"/>
              <w:left w:val="single" w:sz="4" w:space="0" w:color="auto"/>
              <w:right w:val="single" w:sz="4" w:space="0" w:color="auto"/>
            </w:tcBorders>
          </w:tcPr>
          <w:p w14:paraId="043BBC6B" w14:textId="77777777" w:rsidR="00021311" w:rsidRDefault="00021311" w:rsidP="00F73866">
            <w:pPr>
              <w:pStyle w:val="TAC"/>
              <w:rPr>
                <w:lang w:val="en-US" w:eastAsia="ko-KR"/>
              </w:rPr>
            </w:pPr>
            <w:r>
              <w:rPr>
                <w:color w:val="000000"/>
                <w:lang w:val="en-US" w:eastAsia="zh-CN"/>
              </w:rPr>
              <w:t>839</w:t>
            </w:r>
          </w:p>
        </w:tc>
        <w:tc>
          <w:tcPr>
            <w:tcW w:w="964" w:type="dxa"/>
            <w:tcBorders>
              <w:top w:val="single" w:sz="4" w:space="0" w:color="auto"/>
              <w:left w:val="single" w:sz="4" w:space="0" w:color="auto"/>
              <w:right w:val="single" w:sz="4" w:space="0" w:color="auto"/>
            </w:tcBorders>
          </w:tcPr>
          <w:p w14:paraId="02B7F8B1" w14:textId="77777777" w:rsidR="00021311" w:rsidRDefault="00021311" w:rsidP="00F73866">
            <w:pPr>
              <w:pStyle w:val="TAC"/>
              <w:rPr>
                <w:lang w:val="en-US" w:eastAsia="ko-KR"/>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66CC4B08" w14:textId="77777777" w:rsidR="00021311" w:rsidRDefault="00021311" w:rsidP="00F73866">
            <w:pPr>
              <w:pStyle w:val="TAC"/>
              <w:rPr>
                <w:lang w:val="en-US" w:eastAsia="ko-KR"/>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46675C9B" w14:textId="77777777" w:rsidR="00021311" w:rsidRDefault="00021311" w:rsidP="00F73866">
            <w:pPr>
              <w:pStyle w:val="TAC"/>
              <w:rPr>
                <w:lang w:val="en-US" w:eastAsia="ko-KR"/>
              </w:rPr>
            </w:pPr>
            <w:r>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065889F8" w14:textId="77777777" w:rsidR="00021311" w:rsidRDefault="00021311" w:rsidP="00F73866">
            <w:pPr>
              <w:pStyle w:val="TAC"/>
            </w:pPr>
            <w:r>
              <w:rPr>
                <w:lang w:eastAsia="ja-JP"/>
              </w:rPr>
              <w:t>N/A</w:t>
            </w:r>
          </w:p>
        </w:tc>
        <w:tc>
          <w:tcPr>
            <w:tcW w:w="828" w:type="dxa"/>
            <w:tcBorders>
              <w:top w:val="single" w:sz="4" w:space="0" w:color="auto"/>
              <w:left w:val="single" w:sz="4" w:space="0" w:color="auto"/>
              <w:right w:val="single" w:sz="4" w:space="0" w:color="auto"/>
            </w:tcBorders>
            <w:vAlign w:val="center"/>
          </w:tcPr>
          <w:p w14:paraId="0DB1928A" w14:textId="77777777" w:rsidR="00021311" w:rsidRDefault="00021311" w:rsidP="00F73866">
            <w:pPr>
              <w:pStyle w:val="TAC"/>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704F6862" w14:textId="77777777" w:rsidR="00021311" w:rsidRDefault="00021311" w:rsidP="00F73866">
            <w:pPr>
              <w:pStyle w:val="TAC"/>
            </w:pPr>
            <w:r>
              <w:rPr>
                <w:lang w:eastAsia="zh-CN"/>
              </w:rPr>
              <w:t>N/A</w:t>
            </w:r>
          </w:p>
        </w:tc>
      </w:tr>
      <w:tr w:rsidR="00021311" w14:paraId="55407863"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326D22" w14:textId="77777777" w:rsidR="00021311" w:rsidRDefault="0002131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7919CCD" w14:textId="77777777" w:rsidR="00021311" w:rsidRDefault="00021311" w:rsidP="00F73866">
            <w:pPr>
              <w:pStyle w:val="TAC"/>
              <w:rPr>
                <w:lang w:val="en-US" w:eastAsia="ko-KR"/>
              </w:rPr>
            </w:pPr>
            <w:r>
              <w:rPr>
                <w:color w:val="000000"/>
              </w:rPr>
              <w:t>n78</w:t>
            </w:r>
          </w:p>
        </w:tc>
        <w:tc>
          <w:tcPr>
            <w:tcW w:w="960" w:type="dxa"/>
            <w:tcBorders>
              <w:top w:val="single" w:sz="4" w:space="0" w:color="auto"/>
              <w:left w:val="single" w:sz="4" w:space="0" w:color="auto"/>
              <w:right w:val="single" w:sz="4" w:space="0" w:color="auto"/>
            </w:tcBorders>
          </w:tcPr>
          <w:p w14:paraId="78392A3A" w14:textId="77777777" w:rsidR="00021311" w:rsidRDefault="00021311" w:rsidP="00F73866">
            <w:pPr>
              <w:pStyle w:val="TAC"/>
              <w:rPr>
                <w:lang w:val="en-US" w:eastAsia="ko-KR"/>
              </w:rPr>
            </w:pPr>
            <w:r>
              <w:rPr>
                <w:rFonts w:hint="eastAsia"/>
                <w:lang w:val="en-US" w:eastAsia="zh-CN"/>
              </w:rPr>
              <w:t>3</w:t>
            </w:r>
            <w:r>
              <w:rPr>
                <w:lang w:val="en-US" w:eastAsia="zh-CN"/>
              </w:rPr>
              <w:t>408</w:t>
            </w:r>
          </w:p>
        </w:tc>
        <w:tc>
          <w:tcPr>
            <w:tcW w:w="964" w:type="dxa"/>
            <w:tcBorders>
              <w:top w:val="single" w:sz="4" w:space="0" w:color="auto"/>
              <w:left w:val="single" w:sz="4" w:space="0" w:color="auto"/>
              <w:right w:val="single" w:sz="4" w:space="0" w:color="auto"/>
            </w:tcBorders>
          </w:tcPr>
          <w:p w14:paraId="4415F765" w14:textId="77777777" w:rsidR="00021311" w:rsidRDefault="00021311" w:rsidP="00F73866">
            <w:pPr>
              <w:pStyle w:val="TAC"/>
              <w:rPr>
                <w:lang w:val="en-US" w:eastAsia="ko-KR"/>
              </w:rPr>
            </w:pPr>
            <w:r>
              <w:rPr>
                <w:rFonts w:hint="eastAsia"/>
                <w:lang w:val="en-US" w:eastAsia="zh-CN"/>
              </w:rPr>
              <w:t>10</w:t>
            </w:r>
          </w:p>
        </w:tc>
        <w:tc>
          <w:tcPr>
            <w:tcW w:w="960" w:type="dxa"/>
            <w:tcBorders>
              <w:top w:val="single" w:sz="4" w:space="0" w:color="auto"/>
              <w:left w:val="single" w:sz="4" w:space="0" w:color="auto"/>
              <w:right w:val="single" w:sz="4" w:space="0" w:color="auto"/>
            </w:tcBorders>
          </w:tcPr>
          <w:p w14:paraId="19C0AF24" w14:textId="77777777" w:rsidR="00021311" w:rsidRDefault="00021311" w:rsidP="00F73866">
            <w:pPr>
              <w:pStyle w:val="TAC"/>
              <w:rPr>
                <w:lang w:val="en-US" w:eastAsia="ko-KR"/>
              </w:rPr>
            </w:pPr>
            <w:r>
              <w:rPr>
                <w:rFonts w:hint="eastAsia"/>
                <w:lang w:val="en-US" w:eastAsia="zh-CN"/>
              </w:rPr>
              <w:t>50</w:t>
            </w:r>
          </w:p>
        </w:tc>
        <w:tc>
          <w:tcPr>
            <w:tcW w:w="960" w:type="dxa"/>
            <w:tcBorders>
              <w:top w:val="single" w:sz="4" w:space="0" w:color="auto"/>
              <w:left w:val="single" w:sz="4" w:space="0" w:color="auto"/>
              <w:right w:val="single" w:sz="4" w:space="0" w:color="auto"/>
            </w:tcBorders>
          </w:tcPr>
          <w:p w14:paraId="100BBC91" w14:textId="77777777" w:rsidR="00021311" w:rsidRDefault="00021311" w:rsidP="00F73866">
            <w:pPr>
              <w:pStyle w:val="TAC"/>
              <w:rPr>
                <w:lang w:val="en-US" w:eastAsia="ko-KR"/>
              </w:rPr>
            </w:pPr>
            <w:r>
              <w:rPr>
                <w:rFonts w:hint="eastAsia"/>
                <w:lang w:val="en-US" w:eastAsia="zh-CN"/>
              </w:rPr>
              <w:t>3</w:t>
            </w:r>
            <w:r>
              <w:rPr>
                <w:lang w:val="en-US" w:eastAsia="zh-CN"/>
              </w:rPr>
              <w:t>408</w:t>
            </w:r>
          </w:p>
        </w:tc>
        <w:tc>
          <w:tcPr>
            <w:tcW w:w="977" w:type="dxa"/>
            <w:tcBorders>
              <w:top w:val="single" w:sz="4" w:space="0" w:color="auto"/>
              <w:left w:val="single" w:sz="4" w:space="0" w:color="auto"/>
              <w:bottom w:val="single" w:sz="4" w:space="0" w:color="auto"/>
              <w:right w:val="single" w:sz="4" w:space="0" w:color="auto"/>
            </w:tcBorders>
          </w:tcPr>
          <w:p w14:paraId="2D4DBAE7" w14:textId="77777777" w:rsidR="00021311" w:rsidRDefault="00021311" w:rsidP="00F73866">
            <w:pPr>
              <w:pStyle w:val="TAC"/>
            </w:pPr>
            <w:r>
              <w:rPr>
                <w:rFonts w:hint="eastAsia"/>
                <w:lang w:val="en-US" w:eastAsia="zh-CN"/>
              </w:rPr>
              <w:t>16.1</w:t>
            </w:r>
          </w:p>
        </w:tc>
        <w:tc>
          <w:tcPr>
            <w:tcW w:w="828" w:type="dxa"/>
            <w:tcBorders>
              <w:top w:val="single" w:sz="4" w:space="0" w:color="auto"/>
              <w:left w:val="single" w:sz="4" w:space="0" w:color="auto"/>
              <w:right w:val="single" w:sz="4" w:space="0" w:color="auto"/>
            </w:tcBorders>
            <w:vAlign w:val="center"/>
          </w:tcPr>
          <w:p w14:paraId="1A07FA8D" w14:textId="77777777" w:rsidR="00021311" w:rsidRDefault="00021311" w:rsidP="00F73866">
            <w:pPr>
              <w:pStyle w:val="TAC"/>
              <w:rPr>
                <w:lang w:eastAsia="zh-CN"/>
              </w:rPr>
            </w:pPr>
            <w:r>
              <w:rPr>
                <w:rFonts w:hint="eastAsia"/>
                <w:lang w:val="en-US" w:eastAsia="zh-CN"/>
              </w:rPr>
              <w:t>TDD</w:t>
            </w:r>
          </w:p>
        </w:tc>
        <w:tc>
          <w:tcPr>
            <w:tcW w:w="1057" w:type="dxa"/>
            <w:tcBorders>
              <w:top w:val="single" w:sz="4" w:space="0" w:color="auto"/>
              <w:left w:val="single" w:sz="4" w:space="0" w:color="auto"/>
              <w:right w:val="single" w:sz="4" w:space="0" w:color="auto"/>
            </w:tcBorders>
          </w:tcPr>
          <w:p w14:paraId="3F23A367" w14:textId="77777777" w:rsidR="00021311" w:rsidRDefault="00021311" w:rsidP="00F73866">
            <w:pPr>
              <w:pStyle w:val="TAC"/>
            </w:pPr>
            <w:r>
              <w:t>IMD</w:t>
            </w:r>
            <w:r>
              <w:rPr>
                <w:rFonts w:hint="eastAsia"/>
                <w:lang w:val="en-US" w:eastAsia="zh-CN"/>
              </w:rPr>
              <w:t>3</w:t>
            </w:r>
          </w:p>
        </w:tc>
      </w:tr>
      <w:tr w:rsidR="00021311" w14:paraId="4EF70A43"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557633B" w14:textId="77777777" w:rsidR="00021311" w:rsidRDefault="0002131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4868C2D" w14:textId="77777777" w:rsidR="00021311" w:rsidRDefault="00021311" w:rsidP="00F73866">
            <w:pPr>
              <w:pStyle w:val="TAC"/>
              <w:rPr>
                <w:lang w:val="en-US" w:eastAsia="ko-KR"/>
              </w:rPr>
            </w:pPr>
            <w:r>
              <w:rPr>
                <w:color w:val="000000"/>
              </w:rPr>
              <w:t>n3</w:t>
            </w:r>
          </w:p>
        </w:tc>
        <w:tc>
          <w:tcPr>
            <w:tcW w:w="960" w:type="dxa"/>
            <w:tcBorders>
              <w:top w:val="single" w:sz="4" w:space="0" w:color="auto"/>
              <w:left w:val="single" w:sz="4" w:space="0" w:color="auto"/>
              <w:right w:val="single" w:sz="4" w:space="0" w:color="auto"/>
            </w:tcBorders>
          </w:tcPr>
          <w:p w14:paraId="58BC6799" w14:textId="77777777" w:rsidR="00021311" w:rsidRDefault="00021311" w:rsidP="00F73866">
            <w:pPr>
              <w:pStyle w:val="TAC"/>
              <w:rPr>
                <w:lang w:val="en-US" w:eastAsia="ko-KR"/>
              </w:rPr>
            </w:pPr>
            <w:r>
              <w:rPr>
                <w:rFonts w:hint="eastAsia"/>
                <w:lang w:val="en-US" w:eastAsia="zh-CN"/>
              </w:rPr>
              <w:t>1730</w:t>
            </w:r>
          </w:p>
        </w:tc>
        <w:tc>
          <w:tcPr>
            <w:tcW w:w="964" w:type="dxa"/>
            <w:tcBorders>
              <w:top w:val="single" w:sz="4" w:space="0" w:color="auto"/>
              <w:left w:val="single" w:sz="4" w:space="0" w:color="auto"/>
              <w:right w:val="single" w:sz="4" w:space="0" w:color="auto"/>
            </w:tcBorders>
          </w:tcPr>
          <w:p w14:paraId="4EDF3CD6" w14:textId="77777777" w:rsidR="00021311" w:rsidRDefault="00021311" w:rsidP="00F73866">
            <w:pPr>
              <w:pStyle w:val="TAC"/>
              <w:rPr>
                <w:lang w:val="en-US" w:eastAsia="ko-KR"/>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652DB8EE" w14:textId="77777777" w:rsidR="00021311" w:rsidRDefault="00021311" w:rsidP="00F73866">
            <w:pPr>
              <w:pStyle w:val="TAC"/>
              <w:rPr>
                <w:lang w:val="en-US" w:eastAsia="ko-KR"/>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261C5E7A" w14:textId="77777777" w:rsidR="00021311" w:rsidRDefault="00021311" w:rsidP="00F73866">
            <w:pPr>
              <w:pStyle w:val="TAC"/>
              <w:rPr>
                <w:lang w:val="en-US" w:eastAsia="ko-KR"/>
              </w:rPr>
            </w:pPr>
            <w:r>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296123E5" w14:textId="77777777" w:rsidR="00021311" w:rsidRDefault="00021311" w:rsidP="00F73866">
            <w:pPr>
              <w:pStyle w:val="TAC"/>
            </w:pPr>
            <w:r>
              <w:rPr>
                <w:lang w:eastAsia="ja-JP"/>
              </w:rPr>
              <w:t>N/A</w:t>
            </w:r>
          </w:p>
        </w:tc>
        <w:tc>
          <w:tcPr>
            <w:tcW w:w="828" w:type="dxa"/>
            <w:tcBorders>
              <w:top w:val="single" w:sz="4" w:space="0" w:color="auto"/>
              <w:left w:val="single" w:sz="4" w:space="0" w:color="auto"/>
              <w:right w:val="single" w:sz="4" w:space="0" w:color="auto"/>
            </w:tcBorders>
            <w:vAlign w:val="center"/>
          </w:tcPr>
          <w:p w14:paraId="0EAADD2A" w14:textId="77777777" w:rsidR="00021311" w:rsidRDefault="00021311" w:rsidP="00F73866">
            <w:pPr>
              <w:pStyle w:val="TAC"/>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4BF346FC" w14:textId="77777777" w:rsidR="00021311" w:rsidRDefault="00021311" w:rsidP="00F73866">
            <w:pPr>
              <w:pStyle w:val="TAC"/>
            </w:pPr>
            <w:r>
              <w:rPr>
                <w:lang w:eastAsia="zh-CN"/>
              </w:rPr>
              <w:t>N/A</w:t>
            </w:r>
          </w:p>
        </w:tc>
      </w:tr>
      <w:tr w:rsidR="00021311" w14:paraId="69EC1719"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518893" w14:textId="77777777" w:rsidR="00021311" w:rsidRDefault="0002131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0F1603F" w14:textId="77777777" w:rsidR="00021311" w:rsidRDefault="00021311" w:rsidP="00F73866">
            <w:pPr>
              <w:pStyle w:val="TAC"/>
              <w:rPr>
                <w:lang w:val="en-US" w:eastAsia="ko-KR"/>
              </w:rPr>
            </w:pPr>
            <w:r>
              <w:rPr>
                <w:color w:val="000000"/>
                <w:lang w:eastAsia="zh-CN"/>
              </w:rPr>
              <w:t>n26</w:t>
            </w:r>
          </w:p>
        </w:tc>
        <w:tc>
          <w:tcPr>
            <w:tcW w:w="960" w:type="dxa"/>
            <w:tcBorders>
              <w:top w:val="single" w:sz="4" w:space="0" w:color="auto"/>
              <w:left w:val="single" w:sz="4" w:space="0" w:color="auto"/>
              <w:right w:val="single" w:sz="4" w:space="0" w:color="auto"/>
            </w:tcBorders>
          </w:tcPr>
          <w:p w14:paraId="370619A5" w14:textId="77777777" w:rsidR="00021311" w:rsidRDefault="00021311" w:rsidP="00F73866">
            <w:pPr>
              <w:pStyle w:val="TAC"/>
              <w:rPr>
                <w:lang w:val="en-US" w:eastAsia="ko-KR"/>
              </w:rPr>
            </w:pPr>
            <w:r>
              <w:rPr>
                <w:color w:val="000000"/>
                <w:lang w:val="en-US" w:eastAsia="zh-CN"/>
              </w:rPr>
              <w:t>839</w:t>
            </w:r>
          </w:p>
        </w:tc>
        <w:tc>
          <w:tcPr>
            <w:tcW w:w="964" w:type="dxa"/>
            <w:tcBorders>
              <w:top w:val="single" w:sz="4" w:space="0" w:color="auto"/>
              <w:left w:val="single" w:sz="4" w:space="0" w:color="auto"/>
              <w:right w:val="single" w:sz="4" w:space="0" w:color="auto"/>
            </w:tcBorders>
          </w:tcPr>
          <w:p w14:paraId="001290BC" w14:textId="77777777" w:rsidR="00021311" w:rsidRDefault="00021311" w:rsidP="00F73866">
            <w:pPr>
              <w:pStyle w:val="TAC"/>
              <w:rPr>
                <w:lang w:val="en-US" w:eastAsia="ko-KR"/>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63471BD7" w14:textId="77777777" w:rsidR="00021311" w:rsidRDefault="00021311" w:rsidP="00F73866">
            <w:pPr>
              <w:pStyle w:val="TAC"/>
              <w:rPr>
                <w:lang w:val="en-US" w:eastAsia="ko-KR"/>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3A03F301" w14:textId="77777777" w:rsidR="00021311" w:rsidRDefault="00021311" w:rsidP="00F73866">
            <w:pPr>
              <w:pStyle w:val="TAC"/>
              <w:rPr>
                <w:lang w:val="en-US" w:eastAsia="ko-KR"/>
              </w:rPr>
            </w:pPr>
            <w:r>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448E440E" w14:textId="77777777" w:rsidR="00021311" w:rsidRDefault="00021311" w:rsidP="00F73866">
            <w:pPr>
              <w:pStyle w:val="TAC"/>
            </w:pPr>
            <w:r>
              <w:rPr>
                <w:lang w:eastAsia="ja-JP"/>
              </w:rPr>
              <w:t>N/A</w:t>
            </w:r>
          </w:p>
        </w:tc>
        <w:tc>
          <w:tcPr>
            <w:tcW w:w="828" w:type="dxa"/>
            <w:tcBorders>
              <w:top w:val="single" w:sz="4" w:space="0" w:color="auto"/>
              <w:left w:val="single" w:sz="4" w:space="0" w:color="auto"/>
              <w:right w:val="single" w:sz="4" w:space="0" w:color="auto"/>
            </w:tcBorders>
            <w:vAlign w:val="center"/>
          </w:tcPr>
          <w:p w14:paraId="20D5ACFF" w14:textId="77777777" w:rsidR="00021311" w:rsidRDefault="00021311" w:rsidP="00F73866">
            <w:pPr>
              <w:pStyle w:val="TAC"/>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405A794B" w14:textId="77777777" w:rsidR="00021311" w:rsidRDefault="00021311" w:rsidP="00F73866">
            <w:pPr>
              <w:pStyle w:val="TAC"/>
            </w:pPr>
            <w:r>
              <w:rPr>
                <w:lang w:eastAsia="zh-CN"/>
              </w:rPr>
              <w:t>N/A</w:t>
            </w:r>
          </w:p>
        </w:tc>
      </w:tr>
      <w:tr w:rsidR="00021311" w14:paraId="4E1A1548"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13F06A8" w14:textId="77777777" w:rsidR="00021311" w:rsidRDefault="0002131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9EF1614" w14:textId="77777777" w:rsidR="00021311" w:rsidRDefault="00021311" w:rsidP="00F73866">
            <w:pPr>
              <w:pStyle w:val="TAC"/>
              <w:rPr>
                <w:lang w:val="en-US" w:eastAsia="ko-KR"/>
              </w:rPr>
            </w:pPr>
            <w:r>
              <w:rPr>
                <w:color w:val="000000"/>
              </w:rPr>
              <w:t>n78</w:t>
            </w:r>
          </w:p>
        </w:tc>
        <w:tc>
          <w:tcPr>
            <w:tcW w:w="960" w:type="dxa"/>
            <w:tcBorders>
              <w:top w:val="single" w:sz="4" w:space="0" w:color="auto"/>
              <w:left w:val="single" w:sz="4" w:space="0" w:color="auto"/>
              <w:right w:val="single" w:sz="4" w:space="0" w:color="auto"/>
            </w:tcBorders>
          </w:tcPr>
          <w:p w14:paraId="342EB5D6" w14:textId="77777777" w:rsidR="00021311" w:rsidRDefault="00021311" w:rsidP="00F73866">
            <w:pPr>
              <w:pStyle w:val="TAC"/>
              <w:rPr>
                <w:lang w:val="en-US" w:eastAsia="ko-KR"/>
              </w:rPr>
            </w:pPr>
            <w:r>
              <w:rPr>
                <w:color w:val="000000"/>
                <w:lang w:val="en-US" w:eastAsia="zh-CN"/>
              </w:rPr>
              <w:t>3512</w:t>
            </w:r>
          </w:p>
        </w:tc>
        <w:tc>
          <w:tcPr>
            <w:tcW w:w="964" w:type="dxa"/>
            <w:tcBorders>
              <w:top w:val="single" w:sz="4" w:space="0" w:color="auto"/>
              <w:left w:val="single" w:sz="4" w:space="0" w:color="auto"/>
              <w:right w:val="single" w:sz="4" w:space="0" w:color="auto"/>
            </w:tcBorders>
          </w:tcPr>
          <w:p w14:paraId="7F02B1E6" w14:textId="77777777" w:rsidR="00021311" w:rsidRDefault="00021311" w:rsidP="00F73866">
            <w:pPr>
              <w:pStyle w:val="TAC"/>
              <w:rPr>
                <w:lang w:val="en-US" w:eastAsia="ko-KR"/>
              </w:rPr>
            </w:pPr>
            <w:r>
              <w:rPr>
                <w:rFonts w:hint="eastAsia"/>
                <w:lang w:val="en-US" w:eastAsia="zh-CN"/>
              </w:rPr>
              <w:t>10</w:t>
            </w:r>
          </w:p>
        </w:tc>
        <w:tc>
          <w:tcPr>
            <w:tcW w:w="960" w:type="dxa"/>
            <w:tcBorders>
              <w:top w:val="single" w:sz="4" w:space="0" w:color="auto"/>
              <w:left w:val="single" w:sz="4" w:space="0" w:color="auto"/>
              <w:right w:val="single" w:sz="4" w:space="0" w:color="auto"/>
            </w:tcBorders>
          </w:tcPr>
          <w:p w14:paraId="256FB89F" w14:textId="77777777" w:rsidR="00021311" w:rsidRDefault="00021311" w:rsidP="00F73866">
            <w:pPr>
              <w:pStyle w:val="TAC"/>
              <w:rPr>
                <w:lang w:val="en-US" w:eastAsia="ko-KR"/>
              </w:rPr>
            </w:pPr>
            <w:r>
              <w:rPr>
                <w:rFonts w:hint="eastAsia"/>
                <w:lang w:val="en-US" w:eastAsia="zh-CN"/>
              </w:rPr>
              <w:t>50</w:t>
            </w:r>
          </w:p>
        </w:tc>
        <w:tc>
          <w:tcPr>
            <w:tcW w:w="960" w:type="dxa"/>
            <w:tcBorders>
              <w:top w:val="single" w:sz="4" w:space="0" w:color="auto"/>
              <w:left w:val="single" w:sz="4" w:space="0" w:color="auto"/>
              <w:right w:val="single" w:sz="4" w:space="0" w:color="auto"/>
            </w:tcBorders>
          </w:tcPr>
          <w:p w14:paraId="4A0A6D2D" w14:textId="77777777" w:rsidR="00021311" w:rsidRDefault="00021311" w:rsidP="00F73866">
            <w:pPr>
              <w:pStyle w:val="TAC"/>
              <w:rPr>
                <w:lang w:val="en-US" w:eastAsia="ko-KR"/>
              </w:rPr>
            </w:pPr>
            <w:r>
              <w:rPr>
                <w:color w:val="000000"/>
                <w:lang w:val="en-US" w:eastAsia="zh-CN"/>
              </w:rPr>
              <w:t>3512</w:t>
            </w:r>
          </w:p>
        </w:tc>
        <w:tc>
          <w:tcPr>
            <w:tcW w:w="977" w:type="dxa"/>
            <w:tcBorders>
              <w:top w:val="single" w:sz="4" w:space="0" w:color="auto"/>
              <w:left w:val="single" w:sz="4" w:space="0" w:color="auto"/>
              <w:bottom w:val="single" w:sz="4" w:space="0" w:color="auto"/>
              <w:right w:val="single" w:sz="4" w:space="0" w:color="auto"/>
            </w:tcBorders>
          </w:tcPr>
          <w:p w14:paraId="0D0B20C8" w14:textId="77777777" w:rsidR="00021311" w:rsidRDefault="00021311" w:rsidP="00F73866">
            <w:pPr>
              <w:pStyle w:val="TAC"/>
            </w:pPr>
            <w:r>
              <w:rPr>
                <w:rFonts w:hint="eastAsia"/>
                <w:lang w:val="en-US" w:eastAsia="zh-CN"/>
              </w:rPr>
              <w:t>4.5</w:t>
            </w:r>
          </w:p>
        </w:tc>
        <w:tc>
          <w:tcPr>
            <w:tcW w:w="828" w:type="dxa"/>
            <w:tcBorders>
              <w:top w:val="single" w:sz="4" w:space="0" w:color="auto"/>
              <w:left w:val="single" w:sz="4" w:space="0" w:color="auto"/>
              <w:right w:val="single" w:sz="4" w:space="0" w:color="auto"/>
            </w:tcBorders>
            <w:vAlign w:val="center"/>
          </w:tcPr>
          <w:p w14:paraId="7EF54C6E" w14:textId="77777777" w:rsidR="00021311" w:rsidRDefault="00021311" w:rsidP="00F73866">
            <w:pPr>
              <w:pStyle w:val="TAC"/>
              <w:rPr>
                <w:lang w:eastAsia="zh-CN"/>
              </w:rPr>
            </w:pPr>
            <w:r>
              <w:rPr>
                <w:rFonts w:hint="eastAsia"/>
                <w:lang w:val="en-US" w:eastAsia="zh-CN"/>
              </w:rPr>
              <w:t>TDD</w:t>
            </w:r>
          </w:p>
        </w:tc>
        <w:tc>
          <w:tcPr>
            <w:tcW w:w="1057" w:type="dxa"/>
            <w:tcBorders>
              <w:top w:val="single" w:sz="4" w:space="0" w:color="auto"/>
              <w:left w:val="single" w:sz="4" w:space="0" w:color="auto"/>
              <w:right w:val="single" w:sz="4" w:space="0" w:color="auto"/>
            </w:tcBorders>
          </w:tcPr>
          <w:p w14:paraId="23820582" w14:textId="77777777" w:rsidR="00021311" w:rsidRDefault="00021311" w:rsidP="00F73866">
            <w:pPr>
              <w:pStyle w:val="TAC"/>
            </w:pPr>
            <w:r>
              <w:t>IMD</w:t>
            </w:r>
            <w:r>
              <w:rPr>
                <w:rFonts w:hint="eastAsia"/>
                <w:lang w:val="en-US" w:eastAsia="zh-CN"/>
              </w:rPr>
              <w:t>5</w:t>
            </w:r>
          </w:p>
        </w:tc>
      </w:tr>
      <w:tr w:rsidR="00021311" w14:paraId="38EAD82C"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9AF48D1" w14:textId="77777777" w:rsidR="00021311" w:rsidRDefault="0002131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48955B7" w14:textId="77777777" w:rsidR="00021311" w:rsidRDefault="00021311" w:rsidP="00F73866">
            <w:pPr>
              <w:pStyle w:val="TAC"/>
              <w:rPr>
                <w:lang w:val="en-US" w:eastAsia="ko-KR"/>
              </w:rPr>
            </w:pPr>
            <w:r>
              <w:rPr>
                <w:color w:val="000000"/>
              </w:rPr>
              <w:t>n3</w:t>
            </w:r>
          </w:p>
        </w:tc>
        <w:tc>
          <w:tcPr>
            <w:tcW w:w="960" w:type="dxa"/>
            <w:tcBorders>
              <w:top w:val="single" w:sz="4" w:space="0" w:color="auto"/>
              <w:left w:val="single" w:sz="4" w:space="0" w:color="auto"/>
              <w:right w:val="single" w:sz="4" w:space="0" w:color="auto"/>
            </w:tcBorders>
          </w:tcPr>
          <w:p w14:paraId="13AA1484" w14:textId="77777777" w:rsidR="00021311" w:rsidRDefault="00021311" w:rsidP="00F73866">
            <w:pPr>
              <w:pStyle w:val="TAC"/>
              <w:rPr>
                <w:lang w:val="en-US" w:eastAsia="ko-KR"/>
              </w:rPr>
            </w:pPr>
            <w:r>
              <w:rPr>
                <w:color w:val="000000"/>
                <w:lang w:val="en-US" w:eastAsia="zh-CN"/>
              </w:rPr>
              <w:t>1767</w:t>
            </w:r>
          </w:p>
        </w:tc>
        <w:tc>
          <w:tcPr>
            <w:tcW w:w="964" w:type="dxa"/>
            <w:tcBorders>
              <w:top w:val="single" w:sz="4" w:space="0" w:color="auto"/>
              <w:left w:val="single" w:sz="4" w:space="0" w:color="auto"/>
              <w:right w:val="single" w:sz="4" w:space="0" w:color="auto"/>
            </w:tcBorders>
          </w:tcPr>
          <w:p w14:paraId="7EE1C6EB" w14:textId="77777777" w:rsidR="00021311" w:rsidRDefault="00021311" w:rsidP="00F73866">
            <w:pPr>
              <w:pStyle w:val="TAC"/>
              <w:rPr>
                <w:lang w:val="en-US" w:eastAsia="ko-KR"/>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369923B3" w14:textId="77777777" w:rsidR="00021311" w:rsidRDefault="00021311" w:rsidP="00F73866">
            <w:pPr>
              <w:pStyle w:val="TAC"/>
              <w:rPr>
                <w:lang w:val="en-US" w:eastAsia="ko-KR"/>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2BFB6D75" w14:textId="77777777" w:rsidR="00021311" w:rsidRDefault="00021311" w:rsidP="00F73866">
            <w:pPr>
              <w:pStyle w:val="TAC"/>
              <w:rPr>
                <w:lang w:val="en-US" w:eastAsia="ko-KR"/>
              </w:rPr>
            </w:pPr>
            <w:r>
              <w:rPr>
                <w:color w:val="000000"/>
                <w:lang w:val="en-US" w:eastAsia="zh-CN"/>
              </w:rPr>
              <w:t>1862</w:t>
            </w:r>
          </w:p>
        </w:tc>
        <w:tc>
          <w:tcPr>
            <w:tcW w:w="977" w:type="dxa"/>
            <w:tcBorders>
              <w:top w:val="single" w:sz="4" w:space="0" w:color="auto"/>
              <w:left w:val="single" w:sz="4" w:space="0" w:color="auto"/>
              <w:bottom w:val="single" w:sz="4" w:space="0" w:color="auto"/>
              <w:right w:val="single" w:sz="4" w:space="0" w:color="auto"/>
            </w:tcBorders>
          </w:tcPr>
          <w:p w14:paraId="67A2FCC4" w14:textId="77777777" w:rsidR="00021311" w:rsidRDefault="00021311" w:rsidP="00F73866">
            <w:pPr>
              <w:pStyle w:val="TAC"/>
            </w:pPr>
            <w:r>
              <w:rPr>
                <w:rFonts w:hint="eastAsia"/>
                <w:lang w:val="en-US" w:eastAsia="zh-CN"/>
              </w:rPr>
              <w:t>15.7</w:t>
            </w:r>
          </w:p>
        </w:tc>
        <w:tc>
          <w:tcPr>
            <w:tcW w:w="828" w:type="dxa"/>
            <w:tcBorders>
              <w:top w:val="single" w:sz="4" w:space="0" w:color="auto"/>
              <w:left w:val="single" w:sz="4" w:space="0" w:color="auto"/>
              <w:right w:val="single" w:sz="4" w:space="0" w:color="auto"/>
            </w:tcBorders>
            <w:vAlign w:val="center"/>
          </w:tcPr>
          <w:p w14:paraId="72C7CE2E" w14:textId="77777777" w:rsidR="00021311" w:rsidRDefault="00021311" w:rsidP="00F73866">
            <w:pPr>
              <w:pStyle w:val="TAC"/>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763DB8E3" w14:textId="77777777" w:rsidR="00021311" w:rsidRDefault="00021311" w:rsidP="00F73866">
            <w:pPr>
              <w:pStyle w:val="TAC"/>
            </w:pPr>
            <w:r>
              <w:t>IMD</w:t>
            </w:r>
            <w:r>
              <w:rPr>
                <w:rFonts w:hint="eastAsia"/>
                <w:lang w:val="en-US" w:eastAsia="zh-CN"/>
              </w:rPr>
              <w:t>3</w:t>
            </w:r>
          </w:p>
        </w:tc>
      </w:tr>
      <w:tr w:rsidR="00021311" w14:paraId="64B635A6"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73E5A1" w14:textId="77777777" w:rsidR="00021311" w:rsidRDefault="0002131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D3D1C92" w14:textId="77777777" w:rsidR="00021311" w:rsidRDefault="00021311" w:rsidP="00F73866">
            <w:pPr>
              <w:pStyle w:val="TAC"/>
              <w:rPr>
                <w:lang w:val="en-US" w:eastAsia="ko-KR"/>
              </w:rPr>
            </w:pPr>
            <w:r>
              <w:rPr>
                <w:color w:val="000000"/>
                <w:lang w:eastAsia="zh-CN"/>
              </w:rPr>
              <w:t>n26</w:t>
            </w:r>
          </w:p>
        </w:tc>
        <w:tc>
          <w:tcPr>
            <w:tcW w:w="960" w:type="dxa"/>
            <w:tcBorders>
              <w:top w:val="single" w:sz="4" w:space="0" w:color="auto"/>
              <w:left w:val="single" w:sz="4" w:space="0" w:color="auto"/>
              <w:right w:val="single" w:sz="4" w:space="0" w:color="auto"/>
            </w:tcBorders>
          </w:tcPr>
          <w:p w14:paraId="7C7DC0A9" w14:textId="77777777" w:rsidR="00021311" w:rsidRDefault="00021311" w:rsidP="00F73866">
            <w:pPr>
              <w:pStyle w:val="TAC"/>
              <w:rPr>
                <w:lang w:val="en-US" w:eastAsia="ko-KR"/>
              </w:rPr>
            </w:pPr>
            <w:r>
              <w:rPr>
                <w:color w:val="000000"/>
                <w:lang w:val="en-US" w:eastAsia="zh-CN"/>
              </w:rPr>
              <w:t>839</w:t>
            </w:r>
          </w:p>
        </w:tc>
        <w:tc>
          <w:tcPr>
            <w:tcW w:w="964" w:type="dxa"/>
            <w:tcBorders>
              <w:top w:val="single" w:sz="4" w:space="0" w:color="auto"/>
              <w:left w:val="single" w:sz="4" w:space="0" w:color="auto"/>
              <w:right w:val="single" w:sz="4" w:space="0" w:color="auto"/>
            </w:tcBorders>
          </w:tcPr>
          <w:p w14:paraId="7F55195D" w14:textId="77777777" w:rsidR="00021311" w:rsidRDefault="00021311" w:rsidP="00F73866">
            <w:pPr>
              <w:pStyle w:val="TAC"/>
              <w:rPr>
                <w:lang w:val="en-US" w:eastAsia="ko-KR"/>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7EBAFC4B" w14:textId="77777777" w:rsidR="00021311" w:rsidRDefault="00021311" w:rsidP="00F73866">
            <w:pPr>
              <w:pStyle w:val="TAC"/>
              <w:rPr>
                <w:lang w:val="en-US" w:eastAsia="ko-KR"/>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666DBEA8" w14:textId="77777777" w:rsidR="00021311" w:rsidRDefault="00021311" w:rsidP="00F73866">
            <w:pPr>
              <w:pStyle w:val="TAC"/>
              <w:rPr>
                <w:lang w:val="en-US" w:eastAsia="ko-KR"/>
              </w:rPr>
            </w:pPr>
            <w:r>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1B382526" w14:textId="77777777" w:rsidR="00021311" w:rsidRDefault="00021311" w:rsidP="00F73866">
            <w:pPr>
              <w:pStyle w:val="TAC"/>
            </w:pPr>
            <w:r>
              <w:rPr>
                <w:lang w:eastAsia="ja-JP"/>
              </w:rPr>
              <w:t>N/A</w:t>
            </w:r>
          </w:p>
        </w:tc>
        <w:tc>
          <w:tcPr>
            <w:tcW w:w="828" w:type="dxa"/>
            <w:tcBorders>
              <w:top w:val="single" w:sz="4" w:space="0" w:color="auto"/>
              <w:left w:val="single" w:sz="4" w:space="0" w:color="auto"/>
              <w:right w:val="single" w:sz="4" w:space="0" w:color="auto"/>
            </w:tcBorders>
            <w:vAlign w:val="center"/>
          </w:tcPr>
          <w:p w14:paraId="53F5EEC8" w14:textId="77777777" w:rsidR="00021311" w:rsidRDefault="00021311" w:rsidP="00F73866">
            <w:pPr>
              <w:pStyle w:val="TAC"/>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1CD64F8A" w14:textId="77777777" w:rsidR="00021311" w:rsidRDefault="00021311" w:rsidP="00F73866">
            <w:pPr>
              <w:pStyle w:val="TAC"/>
            </w:pPr>
            <w:r>
              <w:rPr>
                <w:lang w:eastAsia="zh-CN"/>
              </w:rPr>
              <w:t>N/A</w:t>
            </w:r>
          </w:p>
        </w:tc>
      </w:tr>
      <w:tr w:rsidR="00021311" w14:paraId="373C906C" w14:textId="77777777" w:rsidTr="00F7386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D351D50" w14:textId="77777777" w:rsidR="00021311" w:rsidRDefault="0002131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9B25124" w14:textId="77777777" w:rsidR="00021311" w:rsidRDefault="00021311" w:rsidP="00F73866">
            <w:pPr>
              <w:pStyle w:val="TAC"/>
              <w:rPr>
                <w:lang w:val="en-US" w:eastAsia="ko-KR"/>
              </w:rPr>
            </w:pPr>
            <w:r>
              <w:rPr>
                <w:color w:val="000000"/>
              </w:rPr>
              <w:t>n78</w:t>
            </w:r>
          </w:p>
        </w:tc>
        <w:tc>
          <w:tcPr>
            <w:tcW w:w="960" w:type="dxa"/>
            <w:tcBorders>
              <w:top w:val="single" w:sz="4" w:space="0" w:color="auto"/>
              <w:left w:val="single" w:sz="4" w:space="0" w:color="auto"/>
              <w:right w:val="single" w:sz="4" w:space="0" w:color="auto"/>
            </w:tcBorders>
          </w:tcPr>
          <w:p w14:paraId="08DFAC12" w14:textId="77777777" w:rsidR="00021311" w:rsidRDefault="00021311" w:rsidP="00F73866">
            <w:pPr>
              <w:pStyle w:val="TAC"/>
              <w:rPr>
                <w:lang w:val="en-US" w:eastAsia="ko-KR"/>
              </w:rPr>
            </w:pPr>
            <w:r>
              <w:rPr>
                <w:rFonts w:hint="eastAsia"/>
                <w:lang w:val="en-US" w:eastAsia="zh-CN"/>
              </w:rPr>
              <w:t>3</w:t>
            </w:r>
            <w:r>
              <w:rPr>
                <w:lang w:val="en-US" w:eastAsia="zh-CN"/>
              </w:rPr>
              <w:t>5</w:t>
            </w:r>
            <w:r>
              <w:rPr>
                <w:rFonts w:hint="eastAsia"/>
                <w:lang w:val="en-US" w:eastAsia="zh-CN"/>
              </w:rPr>
              <w:t>40</w:t>
            </w:r>
          </w:p>
        </w:tc>
        <w:tc>
          <w:tcPr>
            <w:tcW w:w="964" w:type="dxa"/>
            <w:tcBorders>
              <w:top w:val="single" w:sz="4" w:space="0" w:color="auto"/>
              <w:left w:val="single" w:sz="4" w:space="0" w:color="auto"/>
              <w:right w:val="single" w:sz="4" w:space="0" w:color="auto"/>
            </w:tcBorders>
          </w:tcPr>
          <w:p w14:paraId="07D8E7CA" w14:textId="77777777" w:rsidR="00021311" w:rsidRDefault="00021311" w:rsidP="00F73866">
            <w:pPr>
              <w:pStyle w:val="TAC"/>
              <w:rPr>
                <w:lang w:val="en-US" w:eastAsia="ko-KR"/>
              </w:rPr>
            </w:pPr>
            <w:r>
              <w:rPr>
                <w:rFonts w:hint="eastAsia"/>
                <w:lang w:val="en-US" w:eastAsia="zh-CN"/>
              </w:rPr>
              <w:t>10</w:t>
            </w:r>
          </w:p>
        </w:tc>
        <w:tc>
          <w:tcPr>
            <w:tcW w:w="960" w:type="dxa"/>
            <w:tcBorders>
              <w:top w:val="single" w:sz="4" w:space="0" w:color="auto"/>
              <w:left w:val="single" w:sz="4" w:space="0" w:color="auto"/>
              <w:right w:val="single" w:sz="4" w:space="0" w:color="auto"/>
            </w:tcBorders>
          </w:tcPr>
          <w:p w14:paraId="2740DB2B" w14:textId="77777777" w:rsidR="00021311" w:rsidRDefault="00021311" w:rsidP="00F73866">
            <w:pPr>
              <w:pStyle w:val="TAC"/>
              <w:rPr>
                <w:lang w:val="en-US" w:eastAsia="ko-KR"/>
              </w:rPr>
            </w:pPr>
            <w:r>
              <w:rPr>
                <w:rFonts w:hint="eastAsia"/>
                <w:lang w:val="en-US" w:eastAsia="zh-CN"/>
              </w:rPr>
              <w:t>50</w:t>
            </w:r>
          </w:p>
        </w:tc>
        <w:tc>
          <w:tcPr>
            <w:tcW w:w="960" w:type="dxa"/>
            <w:tcBorders>
              <w:top w:val="single" w:sz="4" w:space="0" w:color="auto"/>
              <w:left w:val="single" w:sz="4" w:space="0" w:color="auto"/>
              <w:right w:val="single" w:sz="4" w:space="0" w:color="auto"/>
            </w:tcBorders>
          </w:tcPr>
          <w:p w14:paraId="7E24CF98" w14:textId="77777777" w:rsidR="00021311" w:rsidRDefault="00021311" w:rsidP="00F73866">
            <w:pPr>
              <w:pStyle w:val="TAC"/>
              <w:rPr>
                <w:lang w:val="en-US" w:eastAsia="ko-KR"/>
              </w:rPr>
            </w:pPr>
            <w:r>
              <w:rPr>
                <w:rFonts w:hint="eastAsia"/>
                <w:lang w:val="en-US" w:eastAsia="zh-CN"/>
              </w:rPr>
              <w:t>3</w:t>
            </w:r>
            <w:r>
              <w:rPr>
                <w:lang w:val="en-US" w:eastAsia="zh-CN"/>
              </w:rPr>
              <w:t>5</w:t>
            </w:r>
            <w:r>
              <w:rPr>
                <w:rFonts w:hint="eastAsia"/>
                <w:lang w:val="en-US" w:eastAsia="zh-CN"/>
              </w:rPr>
              <w:t>40</w:t>
            </w:r>
          </w:p>
        </w:tc>
        <w:tc>
          <w:tcPr>
            <w:tcW w:w="977" w:type="dxa"/>
            <w:tcBorders>
              <w:top w:val="single" w:sz="4" w:space="0" w:color="auto"/>
              <w:left w:val="single" w:sz="4" w:space="0" w:color="auto"/>
              <w:bottom w:val="single" w:sz="4" w:space="0" w:color="auto"/>
              <w:right w:val="single" w:sz="4" w:space="0" w:color="auto"/>
            </w:tcBorders>
          </w:tcPr>
          <w:p w14:paraId="653CE54A" w14:textId="77777777" w:rsidR="00021311" w:rsidRDefault="00021311" w:rsidP="00F73866">
            <w:pPr>
              <w:pStyle w:val="TAC"/>
            </w:pPr>
            <w:r>
              <w:rPr>
                <w:lang w:eastAsia="ja-JP"/>
              </w:rPr>
              <w:t>N/A</w:t>
            </w:r>
          </w:p>
        </w:tc>
        <w:tc>
          <w:tcPr>
            <w:tcW w:w="828" w:type="dxa"/>
            <w:tcBorders>
              <w:top w:val="single" w:sz="4" w:space="0" w:color="auto"/>
              <w:left w:val="single" w:sz="4" w:space="0" w:color="auto"/>
              <w:right w:val="single" w:sz="4" w:space="0" w:color="auto"/>
            </w:tcBorders>
            <w:vAlign w:val="center"/>
          </w:tcPr>
          <w:p w14:paraId="6C353773" w14:textId="77777777" w:rsidR="00021311" w:rsidRDefault="00021311" w:rsidP="00F73866">
            <w:pPr>
              <w:pStyle w:val="TAC"/>
              <w:rPr>
                <w:lang w:eastAsia="zh-CN"/>
              </w:rPr>
            </w:pPr>
            <w:r>
              <w:rPr>
                <w:rFonts w:hint="eastAsia"/>
                <w:lang w:val="en-US" w:eastAsia="zh-CN"/>
              </w:rPr>
              <w:t>TDD</w:t>
            </w:r>
          </w:p>
        </w:tc>
        <w:tc>
          <w:tcPr>
            <w:tcW w:w="1057" w:type="dxa"/>
            <w:tcBorders>
              <w:top w:val="single" w:sz="4" w:space="0" w:color="auto"/>
              <w:left w:val="single" w:sz="4" w:space="0" w:color="auto"/>
              <w:right w:val="single" w:sz="4" w:space="0" w:color="auto"/>
            </w:tcBorders>
          </w:tcPr>
          <w:p w14:paraId="509D2260" w14:textId="77777777" w:rsidR="00021311" w:rsidRDefault="00021311" w:rsidP="00F73866">
            <w:pPr>
              <w:pStyle w:val="TAC"/>
            </w:pPr>
            <w:r>
              <w:rPr>
                <w:lang w:eastAsia="zh-CN"/>
              </w:rPr>
              <w:t>N/A</w:t>
            </w:r>
          </w:p>
        </w:tc>
      </w:tr>
    </w:tbl>
    <w:p w14:paraId="034FDFB0" w14:textId="4B2A5593" w:rsidR="00740829" w:rsidRPr="00A20126" w:rsidRDefault="00740829" w:rsidP="00A20126">
      <w:pPr>
        <w:pStyle w:val="21"/>
      </w:pPr>
      <w:bookmarkStart w:id="162" w:name="_Toc136288161"/>
      <w:r w:rsidRPr="00A20126">
        <w:t>5.8</w:t>
      </w:r>
      <w:r w:rsidRPr="00A20126">
        <w:tab/>
        <w:t>CA_n1-n7-n26</w:t>
      </w:r>
      <w:bookmarkEnd w:id="162"/>
    </w:p>
    <w:p w14:paraId="2A450508" w14:textId="0CACC78E" w:rsidR="00740829" w:rsidRPr="00A20126" w:rsidRDefault="00740829" w:rsidP="00740829">
      <w:pPr>
        <w:pStyle w:val="31"/>
      </w:pPr>
      <w:bookmarkStart w:id="163" w:name="_Toc136288162"/>
      <w:r>
        <w:t>5.8.1</w:t>
      </w:r>
      <w:r>
        <w:tab/>
      </w:r>
      <w:r w:rsidRPr="00A20126">
        <w:t>Common for 1 band UL and 2 bands UL CA</w:t>
      </w:r>
      <w:bookmarkEnd w:id="163"/>
    </w:p>
    <w:p w14:paraId="34DED030" w14:textId="3E8652CC" w:rsidR="00740829" w:rsidRPr="00A20126" w:rsidRDefault="00740829" w:rsidP="00740829">
      <w:pPr>
        <w:pStyle w:val="41"/>
      </w:pPr>
      <w:bookmarkStart w:id="164" w:name="_Toc136288163"/>
      <w:r>
        <w:t>5.8.1.1</w:t>
      </w:r>
      <w:r>
        <w:tab/>
      </w:r>
      <w:r w:rsidRPr="00A20126">
        <w:t>Operating bands for CA</w:t>
      </w:r>
      <w:bookmarkEnd w:id="164"/>
    </w:p>
    <w:p w14:paraId="62E58878" w14:textId="2289B0FD" w:rsidR="00740829" w:rsidRPr="00A20126" w:rsidRDefault="00740829" w:rsidP="00740829">
      <w:pPr>
        <w:pStyle w:val="TH"/>
        <w:rPr>
          <w:rFonts w:cs="Arial"/>
        </w:rPr>
      </w:pPr>
      <w:r w:rsidRPr="00A20126">
        <w:rPr>
          <w:rFonts w:cs="Arial"/>
        </w:rPr>
        <w:t xml:space="preserve">Table </w:t>
      </w:r>
      <w:r w:rsidRPr="00740829">
        <w:rPr>
          <w:rFonts w:cs="Arial"/>
        </w:rPr>
        <w:t>5.</w:t>
      </w:r>
      <w:r>
        <w:rPr>
          <w:rFonts w:cs="Arial"/>
        </w:rPr>
        <w:t>8</w:t>
      </w:r>
      <w:r w:rsidRPr="00A20126">
        <w:rPr>
          <w:rFonts w:cs="Arial"/>
        </w:rPr>
        <w:t>.1.1-1: 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740829" w14:paraId="74F37B7C" w14:textId="77777777" w:rsidTr="00F73866">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1AB144EE" w14:textId="77777777" w:rsidR="00740829" w:rsidRDefault="00740829" w:rsidP="00F73866">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1DAE1011" w14:textId="77777777" w:rsidR="00740829" w:rsidRDefault="00740829" w:rsidP="00F73866">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39AB1918" w14:textId="77777777" w:rsidR="00740829" w:rsidRDefault="00740829" w:rsidP="00F73866">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3EE7B0B" w14:textId="77777777" w:rsidR="00740829" w:rsidRDefault="00740829" w:rsidP="00F73866">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1EF34039" w14:textId="77777777" w:rsidR="00740829" w:rsidRDefault="00740829" w:rsidP="00F73866">
            <w:pPr>
              <w:keepNext/>
              <w:keepLines/>
              <w:spacing w:after="0"/>
              <w:jc w:val="center"/>
              <w:rPr>
                <w:rFonts w:ascii="Arial" w:hAnsi="Arial"/>
                <w:b/>
                <w:color w:val="000000"/>
                <w:sz w:val="18"/>
              </w:rPr>
            </w:pPr>
            <w:r>
              <w:rPr>
                <w:rFonts w:ascii="Arial" w:hAnsi="Arial"/>
                <w:b/>
                <w:color w:val="000000"/>
                <w:sz w:val="18"/>
              </w:rPr>
              <w:t>Duplex Mode</w:t>
            </w:r>
          </w:p>
        </w:tc>
      </w:tr>
      <w:tr w:rsidR="00740829" w14:paraId="0B6F07CC"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D52767" w14:textId="77777777" w:rsidR="00740829" w:rsidRDefault="00740829" w:rsidP="00F73866">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556EDC" w14:textId="77777777" w:rsidR="00740829" w:rsidRDefault="00740829" w:rsidP="00F73866">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178AE2F6" w14:textId="77777777" w:rsidR="00740829" w:rsidRDefault="00740829" w:rsidP="00F73866">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4631C6B7" w14:textId="77777777" w:rsidR="00740829" w:rsidRDefault="00740829" w:rsidP="00F73866">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A14207" w14:textId="77777777" w:rsidR="00740829" w:rsidRDefault="00740829" w:rsidP="00F73866">
            <w:pPr>
              <w:spacing w:after="0"/>
              <w:rPr>
                <w:rFonts w:ascii="Arial" w:hAnsi="Arial"/>
                <w:b/>
                <w:color w:val="000000"/>
                <w:sz w:val="18"/>
              </w:rPr>
            </w:pPr>
          </w:p>
        </w:tc>
      </w:tr>
      <w:tr w:rsidR="00740829" w14:paraId="37EF65B5" w14:textId="77777777" w:rsidTr="00F73866">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8ADD53" w14:textId="77777777" w:rsidR="00740829" w:rsidRDefault="00740829" w:rsidP="00F73866">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59862F" w14:textId="77777777" w:rsidR="00740829" w:rsidRDefault="00740829" w:rsidP="00F73866">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6C7D620F" w14:textId="77777777" w:rsidR="00740829" w:rsidRDefault="00740829" w:rsidP="00F73866">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2127C101" w14:textId="77777777" w:rsidR="00740829" w:rsidRDefault="00740829" w:rsidP="00F73866">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23F80B" w14:textId="77777777" w:rsidR="00740829" w:rsidRDefault="00740829" w:rsidP="00F73866">
            <w:pPr>
              <w:spacing w:after="0"/>
              <w:rPr>
                <w:rFonts w:ascii="Arial" w:hAnsi="Arial"/>
                <w:b/>
                <w:color w:val="000000"/>
                <w:sz w:val="18"/>
              </w:rPr>
            </w:pPr>
          </w:p>
        </w:tc>
      </w:tr>
      <w:tr w:rsidR="00740829" w14:paraId="6B04D6F1" w14:textId="77777777" w:rsidTr="00F73866">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761DB4EE" w14:textId="77777777" w:rsidR="00740829" w:rsidRPr="00050EB8" w:rsidRDefault="00740829" w:rsidP="00F73866">
            <w:pPr>
              <w:keepNext/>
              <w:keepLines/>
              <w:spacing w:after="0"/>
              <w:jc w:val="center"/>
              <w:rPr>
                <w:rFonts w:ascii="Arial" w:hAnsi="Arial"/>
                <w:color w:val="000000"/>
                <w:sz w:val="18"/>
                <w:lang w:eastAsia="zh-CN"/>
              </w:rPr>
            </w:pPr>
            <w:r w:rsidRPr="009B4792">
              <w:rPr>
                <w:rFonts w:ascii="Arial" w:eastAsia="宋体" w:hAnsi="Arial"/>
                <w:color w:val="000000"/>
                <w:sz w:val="18"/>
                <w:lang w:eastAsia="zh-CN"/>
              </w:rPr>
              <w:t>CA_n1-</w:t>
            </w:r>
            <w:r>
              <w:rPr>
                <w:rFonts w:ascii="Arial" w:eastAsia="宋体" w:hAnsi="Arial"/>
                <w:color w:val="000000"/>
                <w:sz w:val="18"/>
                <w:lang w:eastAsia="zh-CN"/>
              </w:rPr>
              <w:t>n7</w:t>
            </w:r>
            <w:r w:rsidRPr="009B4792">
              <w:rPr>
                <w:rFonts w:ascii="Arial" w:eastAsia="宋体" w:hAnsi="Arial"/>
                <w:color w:val="000000"/>
                <w:sz w:val="18"/>
                <w:lang w:eastAsia="zh-CN"/>
              </w:rPr>
              <w:t>-n26</w:t>
            </w:r>
          </w:p>
        </w:tc>
        <w:tc>
          <w:tcPr>
            <w:tcW w:w="1067" w:type="dxa"/>
            <w:tcBorders>
              <w:top w:val="single" w:sz="4" w:space="0" w:color="auto"/>
              <w:left w:val="single" w:sz="4" w:space="0" w:color="auto"/>
              <w:bottom w:val="single" w:sz="4" w:space="0" w:color="auto"/>
              <w:right w:val="single" w:sz="4" w:space="0" w:color="auto"/>
            </w:tcBorders>
            <w:vAlign w:val="center"/>
            <w:hideMark/>
          </w:tcPr>
          <w:p w14:paraId="6CB3090B" w14:textId="77777777" w:rsidR="00740829" w:rsidRPr="00050EB8" w:rsidRDefault="00740829" w:rsidP="00F73866">
            <w:pPr>
              <w:keepNext/>
              <w:keepLines/>
              <w:spacing w:after="0"/>
              <w:jc w:val="center"/>
              <w:rPr>
                <w:rFonts w:ascii="Arial" w:hAnsi="Arial"/>
                <w:color w:val="000000"/>
                <w:sz w:val="18"/>
              </w:rPr>
            </w:pPr>
            <w:r>
              <w:rPr>
                <w:rFonts w:ascii="Arial" w:hAnsi="Arial"/>
                <w:color w:val="000000"/>
                <w:sz w:val="18"/>
              </w:rPr>
              <w:t>n1</w:t>
            </w:r>
          </w:p>
        </w:tc>
        <w:tc>
          <w:tcPr>
            <w:tcW w:w="1212" w:type="dxa"/>
            <w:tcBorders>
              <w:top w:val="single" w:sz="4" w:space="0" w:color="auto"/>
              <w:left w:val="single" w:sz="4" w:space="0" w:color="auto"/>
              <w:bottom w:val="single" w:sz="4" w:space="0" w:color="auto"/>
              <w:right w:val="single" w:sz="4" w:space="0" w:color="auto"/>
            </w:tcBorders>
            <w:hideMark/>
          </w:tcPr>
          <w:p w14:paraId="2B6ECB21" w14:textId="77777777" w:rsidR="00740829" w:rsidRPr="00050EB8" w:rsidRDefault="00740829" w:rsidP="00F73866">
            <w:pPr>
              <w:keepNext/>
              <w:keepLines/>
              <w:spacing w:after="0"/>
              <w:jc w:val="right"/>
              <w:rPr>
                <w:rFonts w:ascii="Arial" w:hAnsi="Arial" w:cs="Arial"/>
                <w:color w:val="000000"/>
                <w:sz w:val="18"/>
                <w:lang w:eastAsia="zh-CN"/>
              </w:rPr>
            </w:pPr>
            <w:r>
              <w:rPr>
                <w:rFonts w:ascii="Arial" w:hAnsi="Arial" w:cs="Arial"/>
                <w:sz w:val="18"/>
                <w:lang w:val="en-US" w:eastAsia="zh-CN"/>
              </w:rPr>
              <w:t>1920 MHz</w:t>
            </w:r>
          </w:p>
        </w:tc>
        <w:tc>
          <w:tcPr>
            <w:tcW w:w="317" w:type="dxa"/>
            <w:tcBorders>
              <w:top w:val="single" w:sz="4" w:space="0" w:color="auto"/>
              <w:left w:val="single" w:sz="4" w:space="0" w:color="auto"/>
              <w:bottom w:val="single" w:sz="4" w:space="0" w:color="auto"/>
              <w:right w:val="single" w:sz="4" w:space="0" w:color="auto"/>
            </w:tcBorders>
            <w:hideMark/>
          </w:tcPr>
          <w:p w14:paraId="54738CA0" w14:textId="77777777" w:rsidR="00740829" w:rsidRDefault="00740829"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6FE6B595" w14:textId="77777777" w:rsidR="00740829" w:rsidRPr="00050EB8" w:rsidRDefault="00740829" w:rsidP="00F73866">
            <w:pPr>
              <w:keepNext/>
              <w:keepLines/>
              <w:spacing w:after="0"/>
              <w:rPr>
                <w:rFonts w:ascii="Arial" w:hAnsi="Arial" w:cs="Arial"/>
                <w:color w:val="000000"/>
                <w:sz w:val="18"/>
                <w:lang w:eastAsia="zh-CN"/>
              </w:rPr>
            </w:pPr>
            <w:r>
              <w:rPr>
                <w:rFonts w:ascii="Arial" w:hAnsi="Arial" w:cs="Arial"/>
                <w:sz w:val="18"/>
                <w:lang w:val="en-US" w:eastAsia="zh-CN"/>
              </w:rPr>
              <w:t>1980 MHz</w:t>
            </w:r>
          </w:p>
        </w:tc>
        <w:tc>
          <w:tcPr>
            <w:tcW w:w="1210" w:type="dxa"/>
            <w:tcBorders>
              <w:top w:val="single" w:sz="4" w:space="0" w:color="auto"/>
              <w:left w:val="single" w:sz="4" w:space="0" w:color="auto"/>
              <w:bottom w:val="single" w:sz="4" w:space="0" w:color="auto"/>
              <w:right w:val="single" w:sz="4" w:space="0" w:color="auto"/>
            </w:tcBorders>
            <w:hideMark/>
          </w:tcPr>
          <w:p w14:paraId="00D0FEB5" w14:textId="77777777" w:rsidR="00740829" w:rsidRPr="00050EB8" w:rsidRDefault="00740829" w:rsidP="00F73866">
            <w:pPr>
              <w:keepNext/>
              <w:keepLines/>
              <w:spacing w:after="0"/>
              <w:jc w:val="right"/>
              <w:rPr>
                <w:rFonts w:ascii="Arial" w:hAnsi="Arial" w:cs="Arial"/>
                <w:color w:val="000000"/>
                <w:sz w:val="18"/>
                <w:lang w:eastAsia="zh-CN"/>
              </w:rPr>
            </w:pPr>
            <w:r>
              <w:rPr>
                <w:rFonts w:ascii="Arial" w:hAnsi="Arial" w:cs="Arial"/>
                <w:sz w:val="18"/>
                <w:lang w:val="en-US"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14:paraId="6CC816AE" w14:textId="77777777" w:rsidR="00740829" w:rsidRDefault="00740829"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531B0281" w14:textId="77777777" w:rsidR="00740829" w:rsidRPr="00050EB8" w:rsidRDefault="00740829" w:rsidP="00F73866">
            <w:pPr>
              <w:keepNext/>
              <w:keepLines/>
              <w:spacing w:after="0"/>
              <w:rPr>
                <w:rFonts w:ascii="Arial" w:hAnsi="Arial" w:cs="Arial"/>
                <w:color w:val="000000"/>
                <w:sz w:val="18"/>
                <w:lang w:eastAsia="zh-CN"/>
              </w:rPr>
            </w:pPr>
            <w:r>
              <w:rPr>
                <w:rFonts w:ascii="Arial" w:hAnsi="Arial" w:cs="Arial"/>
                <w:sz w:val="18"/>
                <w:lang w:val="en-US" w:eastAsia="zh-CN"/>
              </w:rPr>
              <w:t>2170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4E3BE674" w14:textId="77777777" w:rsidR="00740829" w:rsidRPr="00050EB8" w:rsidRDefault="00740829" w:rsidP="00F73866">
            <w:pPr>
              <w:keepNext/>
              <w:keepLines/>
              <w:spacing w:after="0"/>
              <w:jc w:val="center"/>
              <w:rPr>
                <w:rFonts w:ascii="Arial" w:hAnsi="Arial"/>
                <w:color w:val="000000"/>
                <w:sz w:val="18"/>
                <w:lang w:eastAsia="zh-CN"/>
              </w:rPr>
            </w:pPr>
            <w:r>
              <w:rPr>
                <w:rFonts w:ascii="Arial" w:hAnsi="Arial" w:cs="Arial"/>
                <w:sz w:val="18"/>
                <w:lang w:eastAsia="ja-JP"/>
              </w:rPr>
              <w:t>FDD</w:t>
            </w:r>
          </w:p>
        </w:tc>
      </w:tr>
      <w:tr w:rsidR="00740829" w14:paraId="3D6B6FA6"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B6BD7C" w14:textId="77777777" w:rsidR="00740829" w:rsidRPr="00050EB8" w:rsidRDefault="00740829" w:rsidP="00F73866">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0490011D" w14:textId="77777777" w:rsidR="00740829" w:rsidRPr="00050EB8" w:rsidRDefault="00740829" w:rsidP="00F73866">
            <w:pPr>
              <w:keepNext/>
              <w:keepLines/>
              <w:spacing w:after="0"/>
              <w:jc w:val="center"/>
              <w:rPr>
                <w:rFonts w:ascii="Arial" w:hAnsi="Arial"/>
                <w:color w:val="000000"/>
                <w:sz w:val="18"/>
              </w:rPr>
            </w:pPr>
            <w:r>
              <w:rPr>
                <w:rFonts w:ascii="Arial" w:eastAsia="宋体" w:hAnsi="Arial" w:cs="Arial"/>
                <w:sz w:val="18"/>
                <w:lang w:val="en-US" w:eastAsia="zh-CN"/>
              </w:rPr>
              <w:t>n7</w:t>
            </w:r>
          </w:p>
        </w:tc>
        <w:tc>
          <w:tcPr>
            <w:tcW w:w="1212" w:type="dxa"/>
            <w:tcBorders>
              <w:top w:val="single" w:sz="4" w:space="0" w:color="auto"/>
              <w:left w:val="single" w:sz="4" w:space="0" w:color="auto"/>
              <w:bottom w:val="single" w:sz="4" w:space="0" w:color="auto"/>
              <w:right w:val="single" w:sz="4" w:space="0" w:color="auto"/>
            </w:tcBorders>
            <w:vAlign w:val="center"/>
          </w:tcPr>
          <w:p w14:paraId="23875874" w14:textId="77777777" w:rsidR="00740829" w:rsidRPr="00050EB8" w:rsidRDefault="00740829" w:rsidP="00F73866">
            <w:pPr>
              <w:keepNext/>
              <w:keepLines/>
              <w:spacing w:after="0"/>
              <w:jc w:val="right"/>
              <w:rPr>
                <w:rFonts w:ascii="Arial" w:hAnsi="Arial" w:cs="Arial"/>
                <w:color w:val="000000"/>
                <w:sz w:val="18"/>
                <w:lang w:eastAsia="zh-CN"/>
              </w:rPr>
            </w:pPr>
            <w:r>
              <w:rPr>
                <w:rFonts w:ascii="Arial" w:hAnsi="Arial" w:cs="Arial"/>
                <w:sz w:val="18"/>
                <w:lang w:val="en-US" w:eastAsia="zh-CN"/>
              </w:rPr>
              <w:t>2500 MHz</w:t>
            </w:r>
          </w:p>
        </w:tc>
        <w:tc>
          <w:tcPr>
            <w:tcW w:w="317" w:type="dxa"/>
            <w:tcBorders>
              <w:top w:val="single" w:sz="4" w:space="0" w:color="auto"/>
              <w:left w:val="single" w:sz="4" w:space="0" w:color="auto"/>
              <w:bottom w:val="single" w:sz="4" w:space="0" w:color="auto"/>
              <w:right w:val="single" w:sz="4" w:space="0" w:color="auto"/>
            </w:tcBorders>
            <w:vAlign w:val="center"/>
          </w:tcPr>
          <w:p w14:paraId="1A592658" w14:textId="77777777" w:rsidR="00740829" w:rsidRDefault="00740829"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6920CD64" w14:textId="77777777" w:rsidR="00740829" w:rsidRPr="00050EB8" w:rsidRDefault="00740829" w:rsidP="00F73866">
            <w:pPr>
              <w:keepNext/>
              <w:keepLines/>
              <w:spacing w:after="0"/>
              <w:rPr>
                <w:rFonts w:ascii="Arial" w:hAnsi="Arial" w:cs="Arial"/>
                <w:color w:val="000000"/>
                <w:sz w:val="18"/>
                <w:lang w:eastAsia="zh-CN"/>
              </w:rPr>
            </w:pPr>
            <w:r>
              <w:rPr>
                <w:rFonts w:ascii="Arial" w:hAnsi="Arial" w:cs="Arial"/>
                <w:sz w:val="18"/>
                <w:lang w:val="en-US" w:eastAsia="zh-CN"/>
              </w:rPr>
              <w:t>2570 MHz</w:t>
            </w:r>
          </w:p>
        </w:tc>
        <w:tc>
          <w:tcPr>
            <w:tcW w:w="1210" w:type="dxa"/>
            <w:tcBorders>
              <w:top w:val="single" w:sz="4" w:space="0" w:color="auto"/>
              <w:left w:val="single" w:sz="4" w:space="0" w:color="auto"/>
              <w:bottom w:val="single" w:sz="4" w:space="0" w:color="auto"/>
              <w:right w:val="single" w:sz="4" w:space="0" w:color="auto"/>
            </w:tcBorders>
            <w:vAlign w:val="center"/>
          </w:tcPr>
          <w:p w14:paraId="2A7463D9" w14:textId="77777777" w:rsidR="00740829" w:rsidRPr="00050EB8" w:rsidRDefault="00740829" w:rsidP="00F73866">
            <w:pPr>
              <w:keepNext/>
              <w:keepLines/>
              <w:spacing w:after="0"/>
              <w:jc w:val="right"/>
              <w:rPr>
                <w:rFonts w:ascii="Arial" w:hAnsi="Arial" w:cs="Arial"/>
                <w:color w:val="000000"/>
                <w:sz w:val="18"/>
                <w:lang w:eastAsia="zh-CN"/>
              </w:rPr>
            </w:pPr>
            <w:r>
              <w:rPr>
                <w:rFonts w:ascii="Arial" w:hAnsi="Arial" w:cs="Arial"/>
                <w:sz w:val="18"/>
                <w:lang w:val="en-US" w:eastAsia="zh-CN"/>
              </w:rPr>
              <w:t>2620 MHz</w:t>
            </w:r>
          </w:p>
        </w:tc>
        <w:tc>
          <w:tcPr>
            <w:tcW w:w="317" w:type="dxa"/>
            <w:tcBorders>
              <w:top w:val="single" w:sz="4" w:space="0" w:color="auto"/>
              <w:left w:val="single" w:sz="4" w:space="0" w:color="auto"/>
              <w:bottom w:val="single" w:sz="4" w:space="0" w:color="auto"/>
              <w:right w:val="single" w:sz="4" w:space="0" w:color="auto"/>
            </w:tcBorders>
            <w:vAlign w:val="center"/>
          </w:tcPr>
          <w:p w14:paraId="4E275299" w14:textId="77777777" w:rsidR="00740829" w:rsidRDefault="00740829" w:rsidP="00F73866">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55989E75" w14:textId="77777777" w:rsidR="00740829" w:rsidRPr="00050EB8" w:rsidRDefault="00740829" w:rsidP="00F73866">
            <w:pPr>
              <w:keepNext/>
              <w:keepLines/>
              <w:spacing w:after="0"/>
              <w:rPr>
                <w:rFonts w:ascii="Arial" w:hAnsi="Arial" w:cs="Arial"/>
                <w:color w:val="000000"/>
                <w:sz w:val="18"/>
                <w:lang w:eastAsia="zh-CN"/>
              </w:rPr>
            </w:pPr>
            <w:r>
              <w:rPr>
                <w:rFonts w:ascii="Arial" w:hAnsi="Arial" w:cs="Arial"/>
                <w:sz w:val="18"/>
                <w:lang w:val="en-US" w:eastAsia="zh-CN"/>
              </w:rPr>
              <w:t>2690 MHz</w:t>
            </w:r>
          </w:p>
        </w:tc>
        <w:tc>
          <w:tcPr>
            <w:tcW w:w="850" w:type="dxa"/>
            <w:tcBorders>
              <w:top w:val="single" w:sz="4" w:space="0" w:color="auto"/>
              <w:left w:val="single" w:sz="4" w:space="0" w:color="auto"/>
              <w:bottom w:val="single" w:sz="4" w:space="0" w:color="auto"/>
              <w:right w:val="single" w:sz="4" w:space="0" w:color="auto"/>
            </w:tcBorders>
            <w:vAlign w:val="center"/>
          </w:tcPr>
          <w:p w14:paraId="5B03D767" w14:textId="77777777" w:rsidR="00740829" w:rsidRPr="00050EB8" w:rsidRDefault="00740829" w:rsidP="00F73866">
            <w:pPr>
              <w:keepNext/>
              <w:keepLines/>
              <w:spacing w:after="0"/>
              <w:jc w:val="center"/>
              <w:rPr>
                <w:rFonts w:ascii="Arial" w:hAnsi="Arial"/>
                <w:color w:val="000000"/>
                <w:sz w:val="18"/>
                <w:lang w:eastAsia="zh-CN"/>
              </w:rPr>
            </w:pPr>
            <w:r>
              <w:rPr>
                <w:rFonts w:ascii="Arial" w:hAnsi="Arial" w:cs="Arial"/>
                <w:sz w:val="18"/>
                <w:lang w:eastAsia="ja-JP"/>
              </w:rPr>
              <w:t>FDD</w:t>
            </w:r>
          </w:p>
        </w:tc>
      </w:tr>
      <w:tr w:rsidR="00740829" w14:paraId="7CD3391D"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A6F5FD" w14:textId="77777777" w:rsidR="00740829" w:rsidRPr="00050EB8" w:rsidRDefault="00740829" w:rsidP="00F73866">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937DE13" w14:textId="77777777" w:rsidR="00740829" w:rsidRPr="00050EB8" w:rsidRDefault="00740829" w:rsidP="00F73866">
            <w:pPr>
              <w:keepNext/>
              <w:keepLines/>
              <w:spacing w:after="0"/>
              <w:jc w:val="center"/>
              <w:rPr>
                <w:rFonts w:ascii="Arial" w:hAnsi="Arial"/>
                <w:color w:val="000000"/>
                <w:sz w:val="18"/>
                <w:lang w:eastAsia="zh-CN"/>
              </w:rPr>
            </w:pPr>
            <w:r>
              <w:rPr>
                <w:rFonts w:ascii="Arial" w:eastAsia="宋体" w:hAnsi="Arial"/>
                <w:color w:val="000000"/>
                <w:sz w:val="18"/>
                <w:lang w:eastAsia="zh-CN"/>
              </w:rPr>
              <w:t>n26</w:t>
            </w:r>
          </w:p>
        </w:tc>
        <w:tc>
          <w:tcPr>
            <w:tcW w:w="1212" w:type="dxa"/>
            <w:tcBorders>
              <w:top w:val="single" w:sz="4" w:space="0" w:color="auto"/>
              <w:left w:val="single" w:sz="4" w:space="0" w:color="auto"/>
              <w:bottom w:val="single" w:sz="4" w:space="0" w:color="auto"/>
              <w:right w:val="single" w:sz="4" w:space="0" w:color="auto"/>
            </w:tcBorders>
            <w:hideMark/>
          </w:tcPr>
          <w:p w14:paraId="1F4F5FB6" w14:textId="77777777" w:rsidR="00740829" w:rsidRPr="00050EB8" w:rsidRDefault="00740829" w:rsidP="00F73866">
            <w:pPr>
              <w:keepNext/>
              <w:keepLines/>
              <w:spacing w:after="0"/>
              <w:jc w:val="right"/>
              <w:rPr>
                <w:rFonts w:ascii="Arial" w:hAnsi="Arial" w:cs="Arial"/>
                <w:color w:val="000000"/>
                <w:sz w:val="18"/>
                <w:lang w:eastAsia="zh-CN"/>
              </w:rPr>
            </w:pPr>
            <w:r>
              <w:rPr>
                <w:rFonts w:ascii="Arial" w:hAnsi="Arial" w:cs="Arial"/>
                <w:sz w:val="18"/>
                <w:lang w:val="en-US" w:eastAsia="zh-CN"/>
              </w:rPr>
              <w:t>814 MHz</w:t>
            </w:r>
          </w:p>
        </w:tc>
        <w:tc>
          <w:tcPr>
            <w:tcW w:w="317" w:type="dxa"/>
            <w:tcBorders>
              <w:top w:val="single" w:sz="4" w:space="0" w:color="auto"/>
              <w:left w:val="single" w:sz="4" w:space="0" w:color="auto"/>
              <w:bottom w:val="single" w:sz="4" w:space="0" w:color="auto"/>
              <w:right w:val="single" w:sz="4" w:space="0" w:color="auto"/>
            </w:tcBorders>
            <w:hideMark/>
          </w:tcPr>
          <w:p w14:paraId="431796AB" w14:textId="77777777" w:rsidR="00740829" w:rsidRDefault="00740829"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7AFBF7E2" w14:textId="77777777" w:rsidR="00740829" w:rsidRPr="00050EB8" w:rsidRDefault="00740829" w:rsidP="00F73866">
            <w:pPr>
              <w:keepNext/>
              <w:keepLines/>
              <w:spacing w:after="0"/>
              <w:rPr>
                <w:rFonts w:ascii="Arial" w:hAnsi="Arial" w:cs="Arial"/>
                <w:color w:val="000000"/>
                <w:sz w:val="18"/>
                <w:lang w:eastAsia="zh-CN"/>
              </w:rPr>
            </w:pPr>
            <w:r>
              <w:rPr>
                <w:rFonts w:ascii="Arial" w:hAnsi="Arial" w:cs="Arial"/>
                <w:sz w:val="18"/>
                <w:lang w:val="en-US" w:eastAsia="zh-CN"/>
              </w:rPr>
              <w:t>849 MHz</w:t>
            </w:r>
          </w:p>
        </w:tc>
        <w:tc>
          <w:tcPr>
            <w:tcW w:w="1210" w:type="dxa"/>
            <w:tcBorders>
              <w:top w:val="single" w:sz="4" w:space="0" w:color="auto"/>
              <w:left w:val="single" w:sz="4" w:space="0" w:color="auto"/>
              <w:bottom w:val="single" w:sz="4" w:space="0" w:color="auto"/>
              <w:right w:val="single" w:sz="4" w:space="0" w:color="auto"/>
            </w:tcBorders>
            <w:hideMark/>
          </w:tcPr>
          <w:p w14:paraId="2F618A2B" w14:textId="77777777" w:rsidR="00740829" w:rsidRPr="00050EB8" w:rsidRDefault="00740829" w:rsidP="00F73866">
            <w:pPr>
              <w:keepNext/>
              <w:keepLines/>
              <w:spacing w:after="0"/>
              <w:jc w:val="right"/>
              <w:rPr>
                <w:rFonts w:ascii="Arial" w:hAnsi="Arial" w:cs="Arial"/>
                <w:color w:val="000000"/>
                <w:sz w:val="18"/>
                <w:lang w:eastAsia="zh-CN"/>
              </w:rPr>
            </w:pPr>
            <w:r>
              <w:rPr>
                <w:rFonts w:ascii="Arial" w:hAnsi="Arial" w:cs="Arial"/>
                <w:sz w:val="18"/>
                <w:lang w:val="en-US" w:eastAsia="zh-CN"/>
              </w:rPr>
              <w:t>859 MHz</w:t>
            </w:r>
          </w:p>
        </w:tc>
        <w:tc>
          <w:tcPr>
            <w:tcW w:w="317" w:type="dxa"/>
            <w:tcBorders>
              <w:top w:val="single" w:sz="4" w:space="0" w:color="auto"/>
              <w:left w:val="single" w:sz="4" w:space="0" w:color="auto"/>
              <w:bottom w:val="single" w:sz="4" w:space="0" w:color="auto"/>
              <w:right w:val="single" w:sz="4" w:space="0" w:color="auto"/>
            </w:tcBorders>
            <w:hideMark/>
          </w:tcPr>
          <w:p w14:paraId="4BFE7135" w14:textId="77777777" w:rsidR="00740829" w:rsidRDefault="00740829"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7B49D312" w14:textId="77777777" w:rsidR="00740829" w:rsidRPr="00050EB8" w:rsidRDefault="00740829" w:rsidP="00F73866">
            <w:pPr>
              <w:keepNext/>
              <w:keepLines/>
              <w:spacing w:after="0"/>
              <w:rPr>
                <w:rFonts w:ascii="Arial" w:hAnsi="Arial" w:cs="Arial"/>
                <w:color w:val="000000"/>
                <w:sz w:val="18"/>
                <w:lang w:eastAsia="zh-CN"/>
              </w:rPr>
            </w:pPr>
            <w:r>
              <w:rPr>
                <w:rFonts w:ascii="Arial" w:hAnsi="Arial" w:cs="Arial"/>
                <w:sz w:val="18"/>
                <w:lang w:val="en-US" w:eastAsia="zh-CN"/>
              </w:rPr>
              <w:t>894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5A334B0E" w14:textId="77777777" w:rsidR="00740829" w:rsidRPr="00050EB8" w:rsidRDefault="00740829" w:rsidP="00F73866">
            <w:pPr>
              <w:keepNext/>
              <w:keepLines/>
              <w:spacing w:after="0"/>
              <w:jc w:val="center"/>
              <w:rPr>
                <w:rFonts w:ascii="Arial" w:hAnsi="Arial" w:cs="Arial"/>
                <w:color w:val="000000"/>
                <w:sz w:val="18"/>
                <w:szCs w:val="18"/>
                <w:lang w:eastAsia="zh-CN"/>
              </w:rPr>
            </w:pPr>
            <w:r>
              <w:rPr>
                <w:rFonts w:ascii="Arial" w:hAnsi="Arial" w:cs="Arial"/>
                <w:sz w:val="18"/>
                <w:lang w:eastAsia="ja-JP"/>
              </w:rPr>
              <w:t>FDD</w:t>
            </w:r>
          </w:p>
        </w:tc>
      </w:tr>
    </w:tbl>
    <w:p w14:paraId="4E43165B" w14:textId="77777777" w:rsidR="00740829" w:rsidRDefault="00740829" w:rsidP="00740829">
      <w:pPr>
        <w:rPr>
          <w:lang w:eastAsia="ko-KR"/>
        </w:rPr>
      </w:pPr>
    </w:p>
    <w:p w14:paraId="7EBD6E9B" w14:textId="00505C9D" w:rsidR="00740829" w:rsidRPr="00A20126" w:rsidRDefault="00740829" w:rsidP="00740829">
      <w:pPr>
        <w:pStyle w:val="41"/>
      </w:pPr>
      <w:bookmarkStart w:id="165" w:name="_Toc136288164"/>
      <w:r w:rsidRPr="00A20126">
        <w:lastRenderedPageBreak/>
        <w:t>5.</w:t>
      </w:r>
      <w:r>
        <w:rPr>
          <w:rFonts w:hint="eastAsia"/>
        </w:rPr>
        <w:t>8.</w:t>
      </w:r>
      <w:r>
        <w:t>1.2</w:t>
      </w:r>
      <w:r>
        <w:tab/>
        <w:t xml:space="preserve">Channel bandwidths per operating band for </w:t>
      </w:r>
      <w:r>
        <w:rPr>
          <w:rFonts w:hint="eastAsia"/>
        </w:rPr>
        <w:t>CA</w:t>
      </w:r>
      <w:bookmarkEnd w:id="165"/>
    </w:p>
    <w:p w14:paraId="44493070" w14:textId="6DF71C51" w:rsidR="00740829" w:rsidRPr="00A20126" w:rsidRDefault="00740829" w:rsidP="00740829">
      <w:pPr>
        <w:pStyle w:val="TH"/>
        <w:rPr>
          <w:rFonts w:cs="Arial"/>
        </w:rPr>
      </w:pPr>
      <w:r>
        <w:rPr>
          <w:rFonts w:cs="Arial"/>
        </w:rPr>
        <w:t xml:space="preserve">Table </w:t>
      </w:r>
      <w:r w:rsidRPr="00A20126">
        <w:rPr>
          <w:rFonts w:cs="Arial"/>
        </w:rPr>
        <w:t>5.</w:t>
      </w:r>
      <w:r>
        <w:rPr>
          <w:rFonts w:cs="Arial" w:hint="eastAsia"/>
        </w:rPr>
        <w:t>8</w:t>
      </w:r>
      <w:r>
        <w:rPr>
          <w:rFonts w:cs="Arial"/>
        </w:rPr>
        <w:t xml:space="preserve">.1.2-1: Supported bandwidths per </w:t>
      </w:r>
      <w:r w:rsidRPr="00A20126">
        <w:rPr>
          <w:rFonts w:cs="Arial"/>
        </w:rPr>
        <w:t>CA</w:t>
      </w:r>
      <w:r>
        <w:rPr>
          <w:rFonts w:cs="Arial"/>
        </w:rPr>
        <w:t xml:space="preserve"> band combination of </w:t>
      </w:r>
      <w:r w:rsidRPr="00740829">
        <w:rPr>
          <w:rFonts w:cs="Arial"/>
        </w:rPr>
        <w:t>band n</w:t>
      </w:r>
      <w:r>
        <w:rPr>
          <w:rFonts w:cs="Arial"/>
        </w:rPr>
        <w:t>1</w:t>
      </w:r>
      <w:r w:rsidRPr="00740829">
        <w:rPr>
          <w:rFonts w:cs="Arial"/>
        </w:rPr>
        <w:t>+n</w:t>
      </w:r>
      <w:r>
        <w:rPr>
          <w:rFonts w:cs="Arial"/>
        </w:rPr>
        <w:t>7</w:t>
      </w:r>
      <w:r w:rsidRPr="00740829">
        <w:rPr>
          <w:rFonts w:cs="Arial"/>
        </w:rPr>
        <w:t>+n</w:t>
      </w:r>
      <w:r>
        <w:rPr>
          <w:rFonts w:cs="Arial"/>
        </w:rPr>
        <w:t>26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740829" w14:paraId="7C29FAC5" w14:textId="77777777" w:rsidTr="00F73866">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46D4038A" w14:textId="77777777" w:rsidR="00740829" w:rsidRDefault="00740829" w:rsidP="00F73866">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4E98B094" w14:textId="77777777" w:rsidR="00740829" w:rsidRDefault="00740829" w:rsidP="00F73866">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52BB09BD" w14:textId="77777777" w:rsidR="00740829" w:rsidRDefault="00740829" w:rsidP="00F73866">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C7167AE" w14:textId="77777777" w:rsidR="00740829" w:rsidRDefault="00740829" w:rsidP="00F7386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55A37E1D" w14:textId="77777777" w:rsidR="00740829" w:rsidRDefault="00740829" w:rsidP="00F73866">
            <w:pPr>
              <w:pStyle w:val="TAH"/>
              <w:overflowPunct w:val="0"/>
              <w:autoSpaceDE w:val="0"/>
              <w:autoSpaceDN w:val="0"/>
              <w:adjustRightInd w:val="0"/>
              <w:rPr>
                <w:szCs w:val="18"/>
                <w:lang w:val="en-US" w:eastAsia="zh-CN"/>
              </w:rPr>
            </w:pPr>
            <w:r>
              <w:t>Bandwidth combination set</w:t>
            </w:r>
          </w:p>
        </w:tc>
      </w:tr>
      <w:tr w:rsidR="00740829" w14:paraId="318D758C" w14:textId="77777777" w:rsidTr="00F7386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864868" w14:textId="77777777" w:rsidR="00740829" w:rsidRDefault="00740829" w:rsidP="00F73866">
            <w:pPr>
              <w:pStyle w:val="TAC"/>
              <w:overflowPunct w:val="0"/>
              <w:autoSpaceDE w:val="0"/>
              <w:autoSpaceDN w:val="0"/>
              <w:adjustRightInd w:val="0"/>
              <w:rPr>
                <w:rFonts w:eastAsia="宋体"/>
                <w:szCs w:val="18"/>
                <w:lang w:val="en-US" w:eastAsia="zh-CN"/>
              </w:rPr>
            </w:pPr>
            <w:r w:rsidRPr="009B4792">
              <w:t>CA_n1A-</w:t>
            </w:r>
            <w:r>
              <w:t>n7</w:t>
            </w:r>
            <w:r w:rsidRPr="009B4792">
              <w:t>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94ACE6" w14:textId="77777777" w:rsidR="00740829" w:rsidRPr="008542CE" w:rsidRDefault="00740829" w:rsidP="00F73866">
            <w:pPr>
              <w:pStyle w:val="TAC"/>
              <w:overflowPunct w:val="0"/>
              <w:autoSpaceDE w:val="0"/>
              <w:autoSpaceDN w:val="0"/>
              <w:adjustRightInd w:val="0"/>
              <w:rPr>
                <w:szCs w:val="18"/>
                <w:lang w:val="en-US" w:eastAsia="zh-CN"/>
              </w:rPr>
            </w:pPr>
            <w:r w:rsidRPr="008542CE">
              <w:rPr>
                <w:szCs w:val="18"/>
                <w:lang w:val="en-US" w:eastAsia="zh-CN"/>
              </w:rPr>
              <w:t>CA_n1A-n26A</w:t>
            </w:r>
          </w:p>
          <w:p w14:paraId="2DB9DBC8" w14:textId="77777777" w:rsidR="00740829" w:rsidRPr="008542CE" w:rsidRDefault="00740829" w:rsidP="00F73866">
            <w:pPr>
              <w:pStyle w:val="TAC"/>
              <w:overflowPunct w:val="0"/>
              <w:autoSpaceDE w:val="0"/>
              <w:autoSpaceDN w:val="0"/>
              <w:adjustRightInd w:val="0"/>
              <w:rPr>
                <w:szCs w:val="18"/>
                <w:lang w:val="en-US" w:eastAsia="zh-CN"/>
              </w:rPr>
            </w:pPr>
            <w:r w:rsidRPr="008542CE">
              <w:rPr>
                <w:szCs w:val="18"/>
                <w:lang w:val="en-US" w:eastAsia="zh-CN"/>
              </w:rPr>
              <w:t>CA_n1A-n7A</w:t>
            </w:r>
          </w:p>
          <w:p w14:paraId="4E315488" w14:textId="77777777" w:rsidR="00740829" w:rsidRDefault="00740829" w:rsidP="00F73866">
            <w:pPr>
              <w:pStyle w:val="TAC"/>
              <w:overflowPunct w:val="0"/>
              <w:autoSpaceDE w:val="0"/>
              <w:autoSpaceDN w:val="0"/>
              <w:adjustRightInd w:val="0"/>
              <w:rPr>
                <w:rFonts w:eastAsia="宋体"/>
                <w:szCs w:val="18"/>
                <w:lang w:val="en-US" w:eastAsia="zh-CN"/>
              </w:rPr>
            </w:pPr>
            <w:r w:rsidRPr="008542CE">
              <w:rPr>
                <w:szCs w:val="18"/>
                <w:lang w:val="en-US" w:eastAsia="zh-CN"/>
              </w:rPr>
              <w:t>CA_n7A-n26A</w:t>
            </w:r>
          </w:p>
        </w:tc>
        <w:tc>
          <w:tcPr>
            <w:tcW w:w="730" w:type="dxa"/>
            <w:tcBorders>
              <w:left w:val="single" w:sz="4" w:space="0" w:color="auto"/>
              <w:right w:val="single" w:sz="4" w:space="0" w:color="auto"/>
            </w:tcBorders>
            <w:vAlign w:val="center"/>
          </w:tcPr>
          <w:p w14:paraId="5584CD2E" w14:textId="77777777" w:rsidR="00740829" w:rsidRDefault="00740829" w:rsidP="00F73866">
            <w:pPr>
              <w:pStyle w:val="TAC"/>
              <w:overflowPunct w:val="0"/>
              <w:autoSpaceDE w:val="0"/>
              <w:autoSpaceDN w:val="0"/>
              <w:adjustRightInd w:val="0"/>
              <w:rPr>
                <w:szCs w:val="18"/>
                <w:lang w:val="en-US" w:eastAsia="zh-CN"/>
              </w:rPr>
            </w:pPr>
            <w:r>
              <w:rPr>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2C04D81" w14:textId="77777777" w:rsidR="00740829" w:rsidRDefault="00740829" w:rsidP="00F7386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66A2801" w14:textId="77777777" w:rsidR="00740829" w:rsidRDefault="00740829" w:rsidP="00F73866">
            <w:pPr>
              <w:pStyle w:val="TAC"/>
              <w:overflowPunct w:val="0"/>
              <w:autoSpaceDE w:val="0"/>
              <w:autoSpaceDN w:val="0"/>
              <w:adjustRightInd w:val="0"/>
              <w:rPr>
                <w:szCs w:val="18"/>
                <w:lang w:val="en-US" w:eastAsia="zh-CN"/>
              </w:rPr>
            </w:pPr>
            <w:r>
              <w:rPr>
                <w:rFonts w:hint="eastAsia"/>
                <w:szCs w:val="18"/>
                <w:lang w:val="en-US" w:eastAsia="zh-CN"/>
              </w:rPr>
              <w:t>0</w:t>
            </w:r>
          </w:p>
        </w:tc>
      </w:tr>
      <w:tr w:rsidR="00740829" w14:paraId="7D24AEDC" w14:textId="77777777" w:rsidTr="00F73866">
        <w:trPr>
          <w:trHeight w:val="187"/>
        </w:trPr>
        <w:tc>
          <w:tcPr>
            <w:tcW w:w="1983" w:type="dxa"/>
            <w:tcBorders>
              <w:top w:val="nil"/>
              <w:left w:val="single" w:sz="4" w:space="0" w:color="auto"/>
              <w:bottom w:val="nil"/>
              <w:right w:val="single" w:sz="4" w:space="0" w:color="auto"/>
            </w:tcBorders>
            <w:shd w:val="clear" w:color="auto" w:fill="auto"/>
            <w:vAlign w:val="center"/>
          </w:tcPr>
          <w:p w14:paraId="1AE344C4" w14:textId="77777777" w:rsidR="00740829" w:rsidRDefault="00740829"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BD1E2EE" w14:textId="77777777" w:rsidR="00740829" w:rsidRDefault="00740829"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5DFB8220" w14:textId="77777777" w:rsidR="00740829" w:rsidRDefault="00740829" w:rsidP="00F73866">
            <w:pPr>
              <w:pStyle w:val="TAC"/>
              <w:overflowPunct w:val="0"/>
              <w:autoSpaceDE w:val="0"/>
              <w:autoSpaceDN w:val="0"/>
              <w:adjustRightInd w:val="0"/>
              <w:rPr>
                <w:szCs w:val="18"/>
                <w:lang w:val="en-US" w:eastAsia="zh-CN"/>
              </w:rPr>
            </w:pPr>
            <w:r>
              <w:rPr>
                <w:color w:val="000000"/>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4BBF246" w14:textId="77777777" w:rsidR="00740829" w:rsidRDefault="00740829" w:rsidP="00F7386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w:t>
            </w:r>
            <w:r>
              <w:rPr>
                <w:rFonts w:ascii="Arial" w:eastAsia="宋体" w:hAnsi="Arial" w:cs="Arial" w:hint="eastAsia"/>
                <w:sz w:val="18"/>
                <w:szCs w:val="18"/>
                <w:lang w:val="en-US" w:eastAsia="zh-CN" w:bidi="ar"/>
              </w:rPr>
              <w:t>, 40</w:t>
            </w:r>
            <w:r>
              <w:rPr>
                <w:rFonts w:ascii="Arial" w:eastAsia="宋体" w:hAnsi="Arial" w:cs="Arial"/>
                <w:sz w:val="18"/>
                <w:szCs w:val="18"/>
                <w:lang w:val="en-US" w:eastAsia="zh-CN" w:bidi="ar"/>
              </w:rPr>
              <w:t>, 50</w:t>
            </w:r>
          </w:p>
        </w:tc>
        <w:tc>
          <w:tcPr>
            <w:tcW w:w="1360" w:type="dxa"/>
            <w:tcBorders>
              <w:top w:val="nil"/>
              <w:left w:val="single" w:sz="4" w:space="0" w:color="auto"/>
              <w:bottom w:val="nil"/>
              <w:right w:val="single" w:sz="4" w:space="0" w:color="auto"/>
            </w:tcBorders>
            <w:shd w:val="clear" w:color="auto" w:fill="auto"/>
            <w:vAlign w:val="center"/>
          </w:tcPr>
          <w:p w14:paraId="094A2972" w14:textId="77777777" w:rsidR="00740829" w:rsidRDefault="00740829" w:rsidP="00F73866">
            <w:pPr>
              <w:pStyle w:val="TAC"/>
              <w:overflowPunct w:val="0"/>
              <w:autoSpaceDE w:val="0"/>
              <w:autoSpaceDN w:val="0"/>
              <w:adjustRightInd w:val="0"/>
              <w:rPr>
                <w:szCs w:val="18"/>
                <w:lang w:val="en-US" w:eastAsia="zh-CN"/>
              </w:rPr>
            </w:pPr>
          </w:p>
        </w:tc>
      </w:tr>
      <w:tr w:rsidR="00740829" w14:paraId="2C8B4337" w14:textId="77777777" w:rsidTr="00F7386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5533D3" w14:textId="77777777" w:rsidR="00740829" w:rsidRDefault="00740829"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B1C98A" w14:textId="77777777" w:rsidR="00740829" w:rsidRDefault="00740829"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1D8DB391" w14:textId="77777777" w:rsidR="00740829" w:rsidRDefault="00740829" w:rsidP="00F73866">
            <w:pPr>
              <w:pStyle w:val="TAC"/>
              <w:overflowPunct w:val="0"/>
              <w:autoSpaceDE w:val="0"/>
              <w:autoSpaceDN w:val="0"/>
              <w:adjustRightInd w:val="0"/>
              <w:rPr>
                <w:szCs w:val="18"/>
                <w:lang w:val="en-US" w:eastAsia="zh-CN"/>
              </w:rPr>
            </w:pPr>
            <w:r>
              <w:rPr>
                <w:rFonts w:eastAsia="宋体"/>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02E729A" w14:textId="77777777" w:rsidR="00740829" w:rsidRDefault="00740829" w:rsidP="00F7386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EF6F3C" w14:textId="77777777" w:rsidR="00740829" w:rsidRDefault="00740829" w:rsidP="00F73866">
            <w:pPr>
              <w:pStyle w:val="TAC"/>
              <w:overflowPunct w:val="0"/>
              <w:autoSpaceDE w:val="0"/>
              <w:autoSpaceDN w:val="0"/>
              <w:adjustRightInd w:val="0"/>
              <w:rPr>
                <w:szCs w:val="18"/>
                <w:lang w:val="en-US" w:eastAsia="zh-CN"/>
              </w:rPr>
            </w:pPr>
          </w:p>
        </w:tc>
      </w:tr>
      <w:tr w:rsidR="00740829" w14:paraId="2D14A083" w14:textId="77777777" w:rsidTr="00F7386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9E568A" w14:textId="77777777" w:rsidR="00740829" w:rsidRDefault="00740829" w:rsidP="00F73866">
            <w:pPr>
              <w:pStyle w:val="TAC"/>
              <w:overflowPunct w:val="0"/>
              <w:autoSpaceDE w:val="0"/>
              <w:autoSpaceDN w:val="0"/>
              <w:adjustRightInd w:val="0"/>
              <w:rPr>
                <w:rFonts w:eastAsia="宋体"/>
                <w:szCs w:val="18"/>
                <w:lang w:val="en-US" w:eastAsia="zh-CN"/>
              </w:rPr>
            </w:pPr>
            <w:r w:rsidRPr="009B4792">
              <w:t>CA_n1A-</w:t>
            </w:r>
            <w:r>
              <w:t>n7B</w:t>
            </w:r>
            <w:r w:rsidRPr="009B4792">
              <w:t>-n26A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6AE9DD" w14:textId="77777777" w:rsidR="00740829" w:rsidRPr="008542CE" w:rsidRDefault="00740829" w:rsidP="00F73866">
            <w:pPr>
              <w:pStyle w:val="TAC"/>
              <w:overflowPunct w:val="0"/>
              <w:autoSpaceDE w:val="0"/>
              <w:autoSpaceDN w:val="0"/>
              <w:adjustRightInd w:val="0"/>
              <w:rPr>
                <w:szCs w:val="18"/>
                <w:lang w:val="en-US" w:eastAsia="zh-CN"/>
              </w:rPr>
            </w:pPr>
            <w:r w:rsidRPr="008542CE">
              <w:rPr>
                <w:szCs w:val="18"/>
                <w:lang w:val="en-US" w:eastAsia="zh-CN"/>
              </w:rPr>
              <w:t>CA_n1A-n26A</w:t>
            </w:r>
          </w:p>
          <w:p w14:paraId="5E9A9555" w14:textId="77777777" w:rsidR="00740829" w:rsidRPr="008542CE" w:rsidRDefault="00740829" w:rsidP="00F73866">
            <w:pPr>
              <w:pStyle w:val="TAC"/>
              <w:overflowPunct w:val="0"/>
              <w:autoSpaceDE w:val="0"/>
              <w:autoSpaceDN w:val="0"/>
              <w:adjustRightInd w:val="0"/>
              <w:rPr>
                <w:szCs w:val="18"/>
                <w:lang w:val="en-US" w:eastAsia="zh-CN"/>
              </w:rPr>
            </w:pPr>
            <w:r w:rsidRPr="008542CE">
              <w:rPr>
                <w:szCs w:val="18"/>
                <w:lang w:val="en-US" w:eastAsia="zh-CN"/>
              </w:rPr>
              <w:t>CA_n1A-n7A</w:t>
            </w:r>
          </w:p>
          <w:p w14:paraId="6B5FB3BF" w14:textId="77777777" w:rsidR="00740829" w:rsidRPr="008542CE" w:rsidRDefault="00740829" w:rsidP="00F73866">
            <w:pPr>
              <w:pStyle w:val="TAC"/>
              <w:overflowPunct w:val="0"/>
              <w:autoSpaceDE w:val="0"/>
              <w:autoSpaceDN w:val="0"/>
              <w:adjustRightInd w:val="0"/>
              <w:rPr>
                <w:szCs w:val="18"/>
                <w:lang w:val="en-US" w:eastAsia="zh-CN"/>
              </w:rPr>
            </w:pPr>
            <w:r w:rsidRPr="008542CE">
              <w:rPr>
                <w:szCs w:val="18"/>
                <w:lang w:val="en-US" w:eastAsia="zh-CN"/>
              </w:rPr>
              <w:t>CA_n7A-n26A</w:t>
            </w:r>
          </w:p>
          <w:p w14:paraId="517F865E" w14:textId="77777777" w:rsidR="00740829" w:rsidRDefault="00740829" w:rsidP="00F73866">
            <w:pPr>
              <w:pStyle w:val="TAC"/>
              <w:overflowPunct w:val="0"/>
              <w:autoSpaceDE w:val="0"/>
              <w:autoSpaceDN w:val="0"/>
              <w:adjustRightInd w:val="0"/>
              <w:rPr>
                <w:rFonts w:eastAsia="宋体"/>
                <w:szCs w:val="18"/>
                <w:lang w:val="en-US" w:eastAsia="zh-CN"/>
              </w:rPr>
            </w:pPr>
            <w:r w:rsidRPr="008542CE">
              <w:rPr>
                <w:szCs w:val="18"/>
                <w:lang w:val="en-US" w:eastAsia="zh-CN"/>
              </w:rPr>
              <w:t>CA_n7B</w:t>
            </w:r>
          </w:p>
        </w:tc>
        <w:tc>
          <w:tcPr>
            <w:tcW w:w="730" w:type="dxa"/>
            <w:tcBorders>
              <w:left w:val="single" w:sz="4" w:space="0" w:color="auto"/>
              <w:right w:val="single" w:sz="4" w:space="0" w:color="auto"/>
            </w:tcBorders>
            <w:vAlign w:val="center"/>
          </w:tcPr>
          <w:p w14:paraId="2452B837" w14:textId="77777777" w:rsidR="00740829" w:rsidRDefault="00740829" w:rsidP="00F73866">
            <w:pPr>
              <w:pStyle w:val="TAC"/>
              <w:overflowPunct w:val="0"/>
              <w:autoSpaceDE w:val="0"/>
              <w:autoSpaceDN w:val="0"/>
              <w:adjustRightInd w:val="0"/>
              <w:rPr>
                <w:szCs w:val="18"/>
                <w:lang w:val="en-US" w:eastAsia="zh-CN"/>
              </w:rPr>
            </w:pPr>
            <w:r>
              <w:rPr>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471D752" w14:textId="77777777" w:rsidR="00740829" w:rsidRDefault="00740829" w:rsidP="00F7386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E5E273F" w14:textId="77777777" w:rsidR="00740829" w:rsidRDefault="00740829" w:rsidP="00F73866">
            <w:pPr>
              <w:pStyle w:val="TAC"/>
              <w:overflowPunct w:val="0"/>
              <w:autoSpaceDE w:val="0"/>
              <w:autoSpaceDN w:val="0"/>
              <w:adjustRightInd w:val="0"/>
              <w:rPr>
                <w:szCs w:val="18"/>
                <w:lang w:val="en-US" w:eastAsia="zh-CN"/>
              </w:rPr>
            </w:pPr>
            <w:r>
              <w:rPr>
                <w:rFonts w:hint="eastAsia"/>
                <w:szCs w:val="18"/>
                <w:lang w:val="en-US" w:eastAsia="zh-CN"/>
              </w:rPr>
              <w:t>0</w:t>
            </w:r>
          </w:p>
        </w:tc>
      </w:tr>
      <w:tr w:rsidR="00740829" w14:paraId="2C30C57E" w14:textId="77777777" w:rsidTr="00F73866">
        <w:trPr>
          <w:trHeight w:val="187"/>
        </w:trPr>
        <w:tc>
          <w:tcPr>
            <w:tcW w:w="1983" w:type="dxa"/>
            <w:tcBorders>
              <w:top w:val="nil"/>
              <w:left w:val="single" w:sz="4" w:space="0" w:color="auto"/>
              <w:bottom w:val="nil"/>
              <w:right w:val="single" w:sz="4" w:space="0" w:color="auto"/>
            </w:tcBorders>
            <w:shd w:val="clear" w:color="auto" w:fill="auto"/>
            <w:vAlign w:val="center"/>
          </w:tcPr>
          <w:p w14:paraId="0B5E888D" w14:textId="77777777" w:rsidR="00740829" w:rsidRDefault="00740829"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4A93D39" w14:textId="77777777" w:rsidR="00740829" w:rsidRDefault="00740829"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2B9E8FCC" w14:textId="77777777" w:rsidR="00740829" w:rsidRDefault="00740829" w:rsidP="00F73866">
            <w:pPr>
              <w:pStyle w:val="TAC"/>
              <w:overflowPunct w:val="0"/>
              <w:autoSpaceDE w:val="0"/>
              <w:autoSpaceDN w:val="0"/>
              <w:adjustRightInd w:val="0"/>
              <w:rPr>
                <w:szCs w:val="18"/>
                <w:lang w:val="en-US" w:eastAsia="zh-CN"/>
              </w:rPr>
            </w:pPr>
            <w:r>
              <w:rPr>
                <w:color w:val="000000"/>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CFF41A6" w14:textId="77777777" w:rsidR="00740829" w:rsidRDefault="00740829" w:rsidP="00F73866">
            <w:pPr>
              <w:keepNext/>
              <w:keepLines/>
              <w:overflowPunct w:val="0"/>
              <w:autoSpaceDE w:val="0"/>
              <w:autoSpaceDN w:val="0"/>
              <w:adjustRightInd w:val="0"/>
              <w:spacing w:after="0"/>
              <w:jc w:val="center"/>
              <w:textAlignment w:val="bottom"/>
              <w:rPr>
                <w:szCs w:val="18"/>
                <w:lang w:val="en-US" w:eastAsia="zh-CN"/>
              </w:rPr>
            </w:pPr>
            <w:r w:rsidRPr="009573E6">
              <w:rPr>
                <w:rFonts w:ascii="Arial" w:eastAsia="宋体" w:hAnsi="Arial" w:cs="Arial"/>
                <w:sz w:val="18"/>
                <w:szCs w:val="18"/>
                <w:lang w:val="en-US" w:eastAsia="zh-CN" w:bidi="ar"/>
              </w:rPr>
              <w:t>CA_n7B_BCS0</w:t>
            </w:r>
          </w:p>
        </w:tc>
        <w:tc>
          <w:tcPr>
            <w:tcW w:w="1360" w:type="dxa"/>
            <w:tcBorders>
              <w:top w:val="nil"/>
              <w:left w:val="single" w:sz="4" w:space="0" w:color="auto"/>
              <w:bottom w:val="nil"/>
              <w:right w:val="single" w:sz="4" w:space="0" w:color="auto"/>
            </w:tcBorders>
            <w:shd w:val="clear" w:color="auto" w:fill="auto"/>
            <w:vAlign w:val="center"/>
          </w:tcPr>
          <w:p w14:paraId="67867483" w14:textId="77777777" w:rsidR="00740829" w:rsidRDefault="00740829" w:rsidP="00F73866">
            <w:pPr>
              <w:pStyle w:val="TAC"/>
              <w:overflowPunct w:val="0"/>
              <w:autoSpaceDE w:val="0"/>
              <w:autoSpaceDN w:val="0"/>
              <w:adjustRightInd w:val="0"/>
              <w:rPr>
                <w:szCs w:val="18"/>
                <w:lang w:val="en-US" w:eastAsia="zh-CN"/>
              </w:rPr>
            </w:pPr>
          </w:p>
        </w:tc>
      </w:tr>
      <w:tr w:rsidR="00740829" w14:paraId="376F4874" w14:textId="77777777" w:rsidTr="00F7386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154EEF" w14:textId="77777777" w:rsidR="00740829" w:rsidRDefault="00740829"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8210B2" w14:textId="77777777" w:rsidR="00740829" w:rsidRDefault="00740829"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4AC76FC1" w14:textId="77777777" w:rsidR="00740829" w:rsidRDefault="00740829" w:rsidP="00F73866">
            <w:pPr>
              <w:pStyle w:val="TAC"/>
              <w:overflowPunct w:val="0"/>
              <w:autoSpaceDE w:val="0"/>
              <w:autoSpaceDN w:val="0"/>
              <w:adjustRightInd w:val="0"/>
              <w:rPr>
                <w:szCs w:val="18"/>
                <w:lang w:val="en-US" w:eastAsia="zh-CN"/>
              </w:rPr>
            </w:pPr>
            <w:r>
              <w:rPr>
                <w:rFonts w:eastAsia="宋体"/>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01718F3" w14:textId="77777777" w:rsidR="00740829" w:rsidRDefault="00740829" w:rsidP="00F7386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251A4F" w14:textId="77777777" w:rsidR="00740829" w:rsidRDefault="00740829" w:rsidP="00F73866">
            <w:pPr>
              <w:pStyle w:val="TAC"/>
              <w:overflowPunct w:val="0"/>
              <w:autoSpaceDE w:val="0"/>
              <w:autoSpaceDN w:val="0"/>
              <w:adjustRightInd w:val="0"/>
              <w:rPr>
                <w:szCs w:val="18"/>
                <w:lang w:val="en-US" w:eastAsia="zh-CN"/>
              </w:rPr>
            </w:pPr>
          </w:p>
        </w:tc>
      </w:tr>
    </w:tbl>
    <w:p w14:paraId="433B5871" w14:textId="01418C26" w:rsidR="00740829" w:rsidRDefault="00740829" w:rsidP="00740829">
      <w:pPr>
        <w:pStyle w:val="EditorsNote"/>
        <w:overflowPunct w:val="0"/>
        <w:autoSpaceDE w:val="0"/>
        <w:autoSpaceDN w:val="0"/>
        <w:adjustRightInd w:val="0"/>
        <w:ind w:left="284" w:firstLine="0"/>
        <w:textAlignment w:val="baseline"/>
        <w:rPr>
          <w:rFonts w:eastAsia="Times New Roman"/>
          <w:lang w:eastAsia="en-GB"/>
        </w:rPr>
      </w:pPr>
    </w:p>
    <w:p w14:paraId="56BCB9C5" w14:textId="7F2C7DA4" w:rsidR="00740829" w:rsidRPr="00A20126" w:rsidRDefault="00740829" w:rsidP="00740829">
      <w:pPr>
        <w:pStyle w:val="41"/>
      </w:pPr>
      <w:bookmarkStart w:id="166" w:name="_Toc136288165"/>
      <w:r>
        <w:t>5.8.1.3</w:t>
      </w:r>
      <w:r>
        <w:tab/>
      </w:r>
      <w:r w:rsidRPr="00A20126">
        <w:t>∆T</w:t>
      </w:r>
      <w:r w:rsidRPr="00A20126">
        <w:rPr>
          <w:vertAlign w:val="subscript"/>
        </w:rPr>
        <w:t>IB,c</w:t>
      </w:r>
      <w:r w:rsidRPr="00A20126">
        <w:t xml:space="preserve"> and ∆R</w:t>
      </w:r>
      <w:r w:rsidRPr="00A20126">
        <w:rPr>
          <w:vertAlign w:val="subscript"/>
        </w:rPr>
        <w:t>IB,c</w:t>
      </w:r>
      <w:r w:rsidRPr="00A20126">
        <w:t xml:space="preserve"> values</w:t>
      </w:r>
      <w:bookmarkEnd w:id="166"/>
    </w:p>
    <w:p w14:paraId="212FA8CA" w14:textId="4AAA3045" w:rsidR="00740829" w:rsidRDefault="00740829" w:rsidP="00740829">
      <w:r>
        <w:t xml:space="preserve">For </w:t>
      </w:r>
      <w:r>
        <w:rPr>
          <w:lang w:val="en-US" w:eastAsia="zh-CN"/>
        </w:rPr>
        <w:t>CA</w:t>
      </w:r>
      <w:r>
        <w:rPr>
          <w:lang w:eastAsia="zh-CN"/>
        </w:rPr>
        <w:t>_</w:t>
      </w:r>
      <w:r>
        <w:rPr>
          <w:lang w:val="en-US" w:eastAsia="zh-CN"/>
        </w:rPr>
        <w:t>n1</w:t>
      </w:r>
      <w:r>
        <w:rPr>
          <w:lang w:eastAsia="ja-JP"/>
        </w:rPr>
        <w:t>-n7</w:t>
      </w:r>
      <w:r>
        <w:rPr>
          <w:lang w:val="en-US" w:eastAsia="zh-CN"/>
        </w:rPr>
        <w:t>-</w:t>
      </w:r>
      <w:r>
        <w:rPr>
          <w:rFonts w:hint="eastAsia"/>
          <w:lang w:val="en-US" w:eastAsia="zh-CN"/>
        </w:rPr>
        <w:t>n</w:t>
      </w:r>
      <w:r>
        <w:rPr>
          <w:lang w:val="en-US" w:eastAsia="zh-CN"/>
        </w:rPr>
        <w:t>26</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w:t>
      </w:r>
      <w:r w:rsidR="00BB428D">
        <w:t xml:space="preserve">reused </w:t>
      </w:r>
      <w:r>
        <w:t>from CA_1-3-26 and are given in the tables below.</w:t>
      </w:r>
    </w:p>
    <w:p w14:paraId="3C6B0847" w14:textId="000E5B25" w:rsidR="00740829" w:rsidRDefault="00740829" w:rsidP="00740829">
      <w:pPr>
        <w:pStyle w:val="TH"/>
        <w:rPr>
          <w:rFonts w:cs="Arial"/>
        </w:rPr>
      </w:pPr>
      <w:r>
        <w:rPr>
          <w:rFonts w:cs="Arial"/>
        </w:rPr>
        <w:t xml:space="preserve">Table </w:t>
      </w:r>
      <w:r w:rsidRPr="00A20126">
        <w:rPr>
          <w:rFonts w:cs="Arial"/>
        </w:rPr>
        <w:t>5.</w:t>
      </w:r>
      <w:r>
        <w:rPr>
          <w:rFonts w:cs="Arial" w:hint="eastAsia"/>
        </w:rPr>
        <w:t>8</w:t>
      </w:r>
      <w:r>
        <w:rPr>
          <w:rFonts w:cs="Arial"/>
        </w:rPr>
        <w:t>.</w:t>
      </w:r>
      <w:r w:rsidRPr="00A20126">
        <w:rPr>
          <w:rFonts w:cs="Arial"/>
        </w:rPr>
        <w:t>1.</w:t>
      </w:r>
      <w:r>
        <w:rPr>
          <w:rFonts w:cs="Arial"/>
        </w:rPr>
        <w:t>3-1: ΔT</w:t>
      </w:r>
      <w:r w:rsidRPr="00740829">
        <w:rPr>
          <w:rFonts w:cs="Arial"/>
          <w:vertAlign w:val="subscript"/>
        </w:rPr>
        <w:t>IB,c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740829" w14:paraId="523A72D4" w14:textId="77777777" w:rsidTr="00740829">
        <w:trPr>
          <w:jc w:val="center"/>
        </w:trPr>
        <w:tc>
          <w:tcPr>
            <w:tcW w:w="2336" w:type="dxa"/>
            <w:vMerge w:val="restart"/>
            <w:tcBorders>
              <w:top w:val="single" w:sz="4" w:space="0" w:color="auto"/>
              <w:left w:val="single" w:sz="4" w:space="0" w:color="auto"/>
              <w:right w:val="single" w:sz="4" w:space="0" w:color="auto"/>
            </w:tcBorders>
          </w:tcPr>
          <w:p w14:paraId="67EE7744" w14:textId="77777777" w:rsidR="00740829" w:rsidRDefault="00740829" w:rsidP="00F73866">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2625A99" w14:textId="77777777" w:rsidR="00740829" w:rsidRDefault="00740829" w:rsidP="00F73866">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740829" w14:paraId="21F668DE" w14:textId="77777777" w:rsidTr="00740829">
        <w:trPr>
          <w:jc w:val="center"/>
        </w:trPr>
        <w:tc>
          <w:tcPr>
            <w:tcW w:w="2336" w:type="dxa"/>
            <w:vMerge/>
            <w:tcBorders>
              <w:left w:val="single" w:sz="4" w:space="0" w:color="auto"/>
              <w:bottom w:val="single" w:sz="4" w:space="0" w:color="auto"/>
              <w:right w:val="single" w:sz="4" w:space="0" w:color="auto"/>
            </w:tcBorders>
          </w:tcPr>
          <w:p w14:paraId="2754014A" w14:textId="77777777" w:rsidR="00740829" w:rsidRDefault="00740829" w:rsidP="00F73866">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CC2384A" w14:textId="77777777" w:rsidR="00740829" w:rsidRDefault="00740829" w:rsidP="00F73866">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740829" w14:paraId="65E42302" w14:textId="77777777" w:rsidTr="0074082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521DB67" w14:textId="3B84AECC" w:rsidR="00740829" w:rsidRDefault="00740829" w:rsidP="00F73866">
            <w:pPr>
              <w:keepNext/>
              <w:keepLines/>
              <w:spacing w:after="0"/>
              <w:jc w:val="center"/>
              <w:rPr>
                <w:rFonts w:ascii="Arial" w:eastAsia="宋体"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n1</w:t>
            </w:r>
            <w:r>
              <w:rPr>
                <w:rFonts w:ascii="Arial" w:eastAsia="等线" w:hAnsi="Arial"/>
                <w:sz w:val="18"/>
                <w:lang w:val="sv-SE" w:eastAsia="ja-JP"/>
              </w:rPr>
              <w:t>-</w:t>
            </w:r>
            <w:r>
              <w:rPr>
                <w:rFonts w:ascii="Arial" w:eastAsia="等线" w:hAnsi="Arial"/>
                <w:sz w:val="18"/>
                <w:lang w:val="en-US" w:eastAsia="zh-CN"/>
              </w:rPr>
              <w:t>n7</w:t>
            </w:r>
            <w:r>
              <w:rPr>
                <w:rFonts w:ascii="Arial" w:eastAsia="等线" w:hAnsi="Arial"/>
                <w:sz w:val="18"/>
                <w:lang w:val="sv-SE" w:eastAsia="zh-CN"/>
              </w:rPr>
              <w:t>-n26</w:t>
            </w:r>
          </w:p>
        </w:tc>
        <w:tc>
          <w:tcPr>
            <w:tcW w:w="1968" w:type="dxa"/>
            <w:tcBorders>
              <w:top w:val="single" w:sz="4" w:space="0" w:color="auto"/>
              <w:left w:val="single" w:sz="4" w:space="0" w:color="auto"/>
              <w:bottom w:val="single" w:sz="4" w:space="0" w:color="auto"/>
              <w:right w:val="single" w:sz="4" w:space="0" w:color="auto"/>
            </w:tcBorders>
            <w:vAlign w:val="center"/>
          </w:tcPr>
          <w:p w14:paraId="7EEAAE38" w14:textId="6A5F7CC5" w:rsidR="00740829" w:rsidRDefault="00740829" w:rsidP="00F73866">
            <w:pPr>
              <w:keepNext/>
              <w:keepLines/>
              <w:spacing w:after="0"/>
              <w:jc w:val="center"/>
              <w:rPr>
                <w:rFonts w:ascii="Arial" w:eastAsia="宋体" w:hAnsi="Arial"/>
                <w:sz w:val="18"/>
                <w:lang w:val="en-US" w:eastAsia="zh-CN"/>
              </w:rPr>
            </w:pPr>
            <w:r>
              <w:rPr>
                <w:rFonts w:ascii="Arial" w:eastAsia="等线"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C2A9634" w14:textId="77777777" w:rsidR="00740829" w:rsidRDefault="00740829" w:rsidP="00F73866">
            <w:pPr>
              <w:keepNext/>
              <w:keepLines/>
              <w:spacing w:after="0"/>
              <w:jc w:val="center"/>
              <w:rPr>
                <w:rFonts w:ascii="Arial" w:eastAsia="宋体" w:hAnsi="Arial"/>
                <w:sz w:val="18"/>
                <w:lang w:val="en-US" w:eastAsia="zh-CN"/>
              </w:rPr>
            </w:pPr>
            <w:r>
              <w:rPr>
                <w:rFonts w:ascii="Arial" w:eastAsia="等线" w:hAnsi="Arial" w:cs="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8D1061B" w14:textId="4F69550D" w:rsidR="00740829" w:rsidRDefault="00740829" w:rsidP="00F73866">
            <w:pPr>
              <w:keepNext/>
              <w:keepLines/>
              <w:spacing w:after="0"/>
              <w:jc w:val="center"/>
              <w:rPr>
                <w:rFonts w:ascii="Arial" w:eastAsia="宋体" w:hAnsi="Arial"/>
                <w:sz w:val="18"/>
                <w:lang w:val="en-US" w:eastAsia="zh-CN"/>
              </w:rPr>
            </w:pPr>
            <w:r>
              <w:rPr>
                <w:rFonts w:ascii="Arial" w:eastAsia="宋体" w:hAnsi="Arial" w:hint="eastAsia"/>
                <w:sz w:val="18"/>
                <w:lang w:val="en-US" w:eastAsia="zh-CN"/>
              </w:rPr>
              <w:t>0.</w:t>
            </w:r>
            <w:r>
              <w:rPr>
                <w:rFonts w:ascii="Arial" w:eastAsia="宋体" w:hAnsi="Arial"/>
                <w:sz w:val="18"/>
                <w:lang w:val="en-US" w:eastAsia="zh-CN"/>
              </w:rPr>
              <w:t>3</w:t>
            </w:r>
          </w:p>
        </w:tc>
      </w:tr>
      <w:tr w:rsidR="00740829" w14:paraId="20E98790" w14:textId="77777777" w:rsidTr="00740829">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7C1FDE76" w14:textId="77777777" w:rsidR="00740829" w:rsidRPr="00901DE9" w:rsidRDefault="00740829" w:rsidP="00F73866">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6DA653CB" w14:textId="77777777" w:rsidR="00740829" w:rsidRDefault="00740829" w:rsidP="00F73866">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11896313" w14:textId="77777777" w:rsidR="00740829" w:rsidRPr="00740829" w:rsidRDefault="00740829" w:rsidP="00740829">
      <w:pPr>
        <w:keepNext/>
        <w:keepLines/>
        <w:rPr>
          <w:rFonts w:ascii="Arial" w:hAnsi="Arial" w:cs="Arial"/>
        </w:rPr>
      </w:pPr>
    </w:p>
    <w:p w14:paraId="5EAA7A29" w14:textId="41CB393D" w:rsidR="00740829" w:rsidRDefault="00740829" w:rsidP="00740829">
      <w:pPr>
        <w:pStyle w:val="TH"/>
        <w:rPr>
          <w:rFonts w:cs="Arial"/>
        </w:rPr>
      </w:pPr>
      <w:r>
        <w:rPr>
          <w:rFonts w:cs="Arial"/>
        </w:rPr>
        <w:t xml:space="preserve">Table </w:t>
      </w:r>
      <w:r w:rsidRPr="00A20126">
        <w:rPr>
          <w:rFonts w:cs="Arial"/>
        </w:rPr>
        <w:t>5</w:t>
      </w:r>
      <w:r>
        <w:rPr>
          <w:rFonts w:cs="Arial"/>
        </w:rPr>
        <w:t>.8</w:t>
      </w:r>
      <w:r w:rsidRPr="00A20126">
        <w:rPr>
          <w:rFonts w:cs="Arial"/>
        </w:rPr>
        <w:t>.1.</w:t>
      </w:r>
      <w:r>
        <w:rPr>
          <w:rFonts w:cs="Arial"/>
        </w:rPr>
        <w:t>3-2: ΔR</w:t>
      </w:r>
      <w:r w:rsidRPr="00740829">
        <w:rPr>
          <w:rFonts w:cs="Arial"/>
          <w:vertAlign w:val="subscript"/>
        </w:rPr>
        <w:t>IB</w:t>
      </w:r>
      <w:r w:rsidRPr="00A20126">
        <w:rPr>
          <w:rFonts w:cs="Arial"/>
          <w:vertAlign w:val="subscript"/>
        </w:rPr>
        <w:t>,c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740829" w:rsidRPr="00F92868" w14:paraId="794E2846" w14:textId="77777777" w:rsidTr="00740829">
        <w:trPr>
          <w:trHeight w:val="187"/>
          <w:jc w:val="center"/>
        </w:trPr>
        <w:tc>
          <w:tcPr>
            <w:tcW w:w="1594" w:type="dxa"/>
            <w:vMerge w:val="restart"/>
          </w:tcPr>
          <w:p w14:paraId="3AB2D7FA" w14:textId="77777777" w:rsidR="00740829" w:rsidRPr="00F92868" w:rsidRDefault="00740829" w:rsidP="00F73866">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7A1456AD" w14:textId="77777777" w:rsidR="00740829" w:rsidRPr="00F92868" w:rsidRDefault="00740829" w:rsidP="00F73866">
            <w:pPr>
              <w:keepNext/>
              <w:keepLines/>
              <w:spacing w:after="0"/>
              <w:jc w:val="center"/>
              <w:rPr>
                <w:rFonts w:ascii="Arial" w:eastAsia="等线" w:hAnsi="Arial"/>
                <w:b/>
                <w:sz w:val="18"/>
              </w:rPr>
            </w:pPr>
            <w:r w:rsidRPr="00684407">
              <w:rPr>
                <w:rFonts w:ascii="Arial" w:eastAsia="等线" w:hAnsi="Arial"/>
                <w:b/>
                <w:sz w:val="18"/>
              </w:rPr>
              <w:t>ΔR</w:t>
            </w:r>
            <w:r w:rsidRPr="00684407">
              <w:rPr>
                <w:rFonts w:ascii="Arial" w:eastAsia="等线" w:hAnsi="Arial"/>
                <w:b/>
                <w:sz w:val="18"/>
                <w:vertAlign w:val="subscript"/>
              </w:rPr>
              <w:t>IB,c</w:t>
            </w:r>
            <w:r w:rsidRPr="00684407">
              <w:rPr>
                <w:rFonts w:ascii="Arial" w:eastAsia="等线" w:hAnsi="Arial"/>
                <w:b/>
                <w:sz w:val="18"/>
              </w:rPr>
              <w:t xml:space="preserve"> for NR bands (dB)</w:t>
            </w:r>
            <w:r w:rsidRPr="00684407">
              <w:rPr>
                <w:rFonts w:ascii="Arial" w:eastAsia="等线" w:hAnsi="Arial"/>
                <w:b/>
                <w:sz w:val="18"/>
                <w:vertAlign w:val="superscript"/>
              </w:rPr>
              <w:t>9</w:t>
            </w:r>
          </w:p>
        </w:tc>
      </w:tr>
      <w:tr w:rsidR="00740829" w:rsidRPr="00F92868" w14:paraId="40955701" w14:textId="77777777" w:rsidTr="00740829">
        <w:trPr>
          <w:trHeight w:val="187"/>
          <w:jc w:val="center"/>
        </w:trPr>
        <w:tc>
          <w:tcPr>
            <w:tcW w:w="1594" w:type="dxa"/>
            <w:vMerge/>
            <w:tcBorders>
              <w:bottom w:val="single" w:sz="4" w:space="0" w:color="auto"/>
            </w:tcBorders>
          </w:tcPr>
          <w:p w14:paraId="466C0854" w14:textId="77777777" w:rsidR="00740829" w:rsidRPr="00F92868" w:rsidRDefault="00740829" w:rsidP="00F73866">
            <w:pPr>
              <w:keepNext/>
              <w:keepLines/>
              <w:spacing w:after="0"/>
              <w:jc w:val="center"/>
              <w:rPr>
                <w:rFonts w:ascii="Arial" w:eastAsia="等线" w:hAnsi="Arial"/>
                <w:b/>
                <w:sz w:val="18"/>
              </w:rPr>
            </w:pPr>
          </w:p>
        </w:tc>
        <w:tc>
          <w:tcPr>
            <w:tcW w:w="5845" w:type="dxa"/>
            <w:gridSpan w:val="3"/>
            <w:vAlign w:val="center"/>
          </w:tcPr>
          <w:p w14:paraId="398864F1" w14:textId="77777777" w:rsidR="00740829" w:rsidRPr="00F92868" w:rsidRDefault="00740829" w:rsidP="00F73866">
            <w:pPr>
              <w:keepNext/>
              <w:keepLines/>
              <w:spacing w:after="0"/>
              <w:jc w:val="center"/>
              <w:rPr>
                <w:rFonts w:ascii="Arial" w:eastAsia="等线" w:hAnsi="Arial"/>
                <w:b/>
                <w:sz w:val="18"/>
              </w:rPr>
            </w:pPr>
            <w:r w:rsidRPr="00684407">
              <w:rPr>
                <w:rFonts w:ascii="Arial" w:eastAsia="等线" w:hAnsi="Arial"/>
                <w:b/>
                <w:sz w:val="18"/>
              </w:rPr>
              <w:t>Component band in order of bands in configuration</w:t>
            </w:r>
            <w:r w:rsidRPr="00684407">
              <w:rPr>
                <w:rFonts w:ascii="Arial" w:eastAsia="等线" w:hAnsi="Arial"/>
                <w:b/>
                <w:sz w:val="18"/>
                <w:vertAlign w:val="superscript"/>
              </w:rPr>
              <w:t>10</w:t>
            </w:r>
          </w:p>
        </w:tc>
      </w:tr>
      <w:tr w:rsidR="00740829" w:rsidRPr="00F92868" w14:paraId="42D2B315" w14:textId="77777777" w:rsidTr="00740829">
        <w:trPr>
          <w:trHeight w:val="187"/>
          <w:jc w:val="center"/>
        </w:trPr>
        <w:tc>
          <w:tcPr>
            <w:tcW w:w="1594" w:type="dxa"/>
            <w:shd w:val="clear" w:color="auto" w:fill="auto"/>
          </w:tcPr>
          <w:p w14:paraId="3C3798F4" w14:textId="6F72A4B7" w:rsidR="00740829" w:rsidRPr="00F92868" w:rsidRDefault="00740829" w:rsidP="00F73866">
            <w:pPr>
              <w:keepNext/>
              <w:keepLines/>
              <w:spacing w:after="0"/>
              <w:jc w:val="center"/>
              <w:rPr>
                <w:rFonts w:ascii="Arial" w:eastAsia="等线" w:hAnsi="Arial"/>
                <w:sz w:val="18"/>
              </w:rPr>
            </w:pPr>
            <w:r w:rsidRPr="00F92868">
              <w:rPr>
                <w:rFonts w:ascii="Arial" w:eastAsia="等线" w:hAnsi="Arial"/>
                <w:sz w:val="18"/>
                <w:lang w:eastAsia="zh-CN"/>
              </w:rPr>
              <w:t>CA</w:t>
            </w:r>
            <w:r w:rsidRPr="00F92868">
              <w:rPr>
                <w:rFonts w:ascii="Arial" w:eastAsia="等线" w:hAnsi="Arial"/>
                <w:sz w:val="18"/>
              </w:rPr>
              <w:t>_</w:t>
            </w:r>
            <w:r w:rsidRPr="00F92868">
              <w:rPr>
                <w:rFonts w:ascii="Arial" w:eastAsia="等线" w:hAnsi="Arial"/>
                <w:sz w:val="18"/>
                <w:lang w:eastAsia="zh-CN"/>
              </w:rPr>
              <w:t>n</w:t>
            </w:r>
            <w:r>
              <w:rPr>
                <w:rFonts w:ascii="Arial" w:eastAsia="等线" w:hAnsi="Arial"/>
                <w:sz w:val="18"/>
                <w:lang w:eastAsia="zh-CN"/>
              </w:rPr>
              <w:t>1</w:t>
            </w:r>
            <w:r w:rsidRPr="00F92868">
              <w:rPr>
                <w:rFonts w:ascii="Arial" w:eastAsia="等线" w:hAnsi="Arial"/>
                <w:sz w:val="18"/>
                <w:lang w:val="sv-SE" w:eastAsia="ja-JP"/>
              </w:rPr>
              <w:t>-</w:t>
            </w:r>
            <w:r w:rsidRPr="00F92868">
              <w:rPr>
                <w:rFonts w:ascii="Arial" w:eastAsia="等线" w:hAnsi="Arial"/>
                <w:sz w:val="18"/>
                <w:lang w:val="en-US" w:eastAsia="zh-CN"/>
              </w:rPr>
              <w:t>n</w:t>
            </w:r>
            <w:r>
              <w:rPr>
                <w:rFonts w:ascii="Arial" w:eastAsia="等线" w:hAnsi="Arial"/>
                <w:sz w:val="18"/>
                <w:lang w:val="en-US" w:eastAsia="zh-CN"/>
              </w:rPr>
              <w:t>7</w:t>
            </w:r>
            <w:r w:rsidRPr="00F92868">
              <w:rPr>
                <w:rFonts w:ascii="Arial" w:eastAsia="等线" w:hAnsi="Arial"/>
                <w:sz w:val="18"/>
                <w:lang w:val="sv-SE" w:eastAsia="zh-CN"/>
              </w:rPr>
              <w:t>-n</w:t>
            </w:r>
            <w:r>
              <w:rPr>
                <w:rFonts w:ascii="Arial" w:eastAsia="等线" w:hAnsi="Arial"/>
                <w:sz w:val="18"/>
                <w:lang w:val="sv-SE" w:eastAsia="zh-CN"/>
              </w:rPr>
              <w:t>26</w:t>
            </w:r>
          </w:p>
        </w:tc>
        <w:tc>
          <w:tcPr>
            <w:tcW w:w="1948" w:type="dxa"/>
            <w:vAlign w:val="center"/>
          </w:tcPr>
          <w:p w14:paraId="3BF3AF71" w14:textId="0A99BD43" w:rsidR="00740829" w:rsidRPr="00F92868" w:rsidRDefault="00740829" w:rsidP="00F73866">
            <w:pPr>
              <w:keepNext/>
              <w:keepLines/>
              <w:spacing w:after="0"/>
              <w:jc w:val="center"/>
              <w:rPr>
                <w:rFonts w:ascii="Arial" w:eastAsia="等线" w:hAnsi="Arial"/>
                <w:sz w:val="18"/>
                <w:lang w:eastAsia="zh-CN"/>
              </w:rPr>
            </w:pPr>
            <w:r>
              <w:rPr>
                <w:rFonts w:ascii="Arial" w:eastAsia="等线" w:hAnsi="Arial"/>
                <w:color w:val="000000"/>
                <w:sz w:val="18"/>
                <w:lang w:val="en-US" w:eastAsia="zh-CN"/>
              </w:rPr>
              <w:t>-</w:t>
            </w:r>
          </w:p>
        </w:tc>
        <w:tc>
          <w:tcPr>
            <w:tcW w:w="1948" w:type="dxa"/>
            <w:vAlign w:val="center"/>
          </w:tcPr>
          <w:p w14:paraId="0E9E63FC" w14:textId="75BED44C" w:rsidR="00740829" w:rsidRPr="00F92868" w:rsidRDefault="00740829" w:rsidP="00F73866">
            <w:pPr>
              <w:keepNext/>
              <w:keepLines/>
              <w:spacing w:after="0"/>
              <w:jc w:val="center"/>
              <w:rPr>
                <w:rFonts w:ascii="Arial" w:eastAsia="等线" w:hAnsi="Arial"/>
                <w:sz w:val="18"/>
                <w:lang w:eastAsia="zh-CN"/>
              </w:rPr>
            </w:pPr>
            <w:r>
              <w:rPr>
                <w:rFonts w:ascii="Arial" w:eastAsia="等线" w:hAnsi="Arial"/>
                <w:sz w:val="18"/>
                <w:lang w:eastAsia="zh-CN"/>
              </w:rPr>
              <w:t>-</w:t>
            </w:r>
          </w:p>
        </w:tc>
        <w:tc>
          <w:tcPr>
            <w:tcW w:w="1949" w:type="dxa"/>
            <w:vAlign w:val="center"/>
          </w:tcPr>
          <w:p w14:paraId="6D6E7D88" w14:textId="32D4EEB9" w:rsidR="00740829" w:rsidRPr="00F92868" w:rsidRDefault="00740829" w:rsidP="00F73866">
            <w:pPr>
              <w:keepNext/>
              <w:keepLines/>
              <w:spacing w:after="0"/>
              <w:jc w:val="center"/>
              <w:rPr>
                <w:rFonts w:ascii="Arial" w:eastAsia="等线" w:hAnsi="Arial"/>
                <w:sz w:val="18"/>
                <w:lang w:eastAsia="zh-CN"/>
              </w:rPr>
            </w:pPr>
            <w:r>
              <w:rPr>
                <w:rFonts w:ascii="Arial" w:eastAsia="等线" w:hAnsi="Arial"/>
                <w:color w:val="000000"/>
                <w:sz w:val="18"/>
                <w:lang w:val="en-US" w:eastAsia="zh-CN"/>
              </w:rPr>
              <w:t>-</w:t>
            </w:r>
          </w:p>
        </w:tc>
      </w:tr>
      <w:tr w:rsidR="00740829" w:rsidRPr="00F92868" w14:paraId="03D51ADF" w14:textId="77777777" w:rsidTr="00740829">
        <w:trPr>
          <w:trHeight w:val="187"/>
          <w:jc w:val="center"/>
        </w:trPr>
        <w:tc>
          <w:tcPr>
            <w:tcW w:w="7439" w:type="dxa"/>
            <w:gridSpan w:val="4"/>
            <w:tcBorders>
              <w:bottom w:val="single" w:sz="4" w:space="0" w:color="auto"/>
            </w:tcBorders>
            <w:shd w:val="clear" w:color="auto" w:fill="auto"/>
          </w:tcPr>
          <w:p w14:paraId="282CFD07" w14:textId="77777777" w:rsidR="00740829" w:rsidRPr="00684407" w:rsidRDefault="00740829" w:rsidP="00F73866">
            <w:pPr>
              <w:keepLines/>
              <w:spacing w:after="0"/>
              <w:ind w:left="870" w:hanging="870"/>
              <w:rPr>
                <w:rFonts w:eastAsia="等线" w:cs="Arial"/>
                <w:lang w:eastAsia="ja-JP"/>
              </w:rPr>
            </w:pPr>
            <w:r w:rsidRPr="00684407">
              <w:rPr>
                <w:rFonts w:ascii="Arial" w:eastAsia="等线" w:hAnsi="Arial" w:cs="Arial"/>
                <w:sz w:val="18"/>
                <w:lang w:eastAsia="ja-JP"/>
              </w:rPr>
              <w:t>NOTE 9:</w:t>
            </w:r>
            <w:r w:rsidRPr="00684407">
              <w:rPr>
                <w:rFonts w:ascii="Arial" w:eastAsia="等线" w:hAnsi="Arial" w:cs="Arial"/>
                <w:sz w:val="18"/>
                <w:lang w:eastAsia="ja-JP"/>
              </w:rPr>
              <w:tab/>
              <w:t xml:space="preserve"> “-” denotes ΔR</w:t>
            </w:r>
            <w:r w:rsidRPr="00684407">
              <w:rPr>
                <w:rFonts w:ascii="Arial" w:eastAsia="等线" w:hAnsi="Arial" w:cs="Arial"/>
                <w:sz w:val="18"/>
                <w:vertAlign w:val="subscript"/>
                <w:lang w:eastAsia="ja-JP"/>
              </w:rPr>
              <w:t>IB,c</w:t>
            </w:r>
            <w:r w:rsidRPr="00684407">
              <w:rPr>
                <w:rFonts w:ascii="Arial" w:eastAsia="等线" w:hAnsi="Arial" w:cs="Arial"/>
                <w:sz w:val="18"/>
                <w:lang w:eastAsia="ja-JP"/>
              </w:rPr>
              <w:t xml:space="preserve"> = 0.</w:t>
            </w:r>
          </w:p>
          <w:p w14:paraId="60F3CB8F" w14:textId="77777777" w:rsidR="00740829" w:rsidRDefault="00740829" w:rsidP="00F73866">
            <w:pPr>
              <w:keepLines/>
              <w:spacing w:after="0"/>
              <w:ind w:left="870" w:hanging="870"/>
              <w:rPr>
                <w:rFonts w:ascii="Arial" w:eastAsia="等线" w:hAnsi="Arial"/>
                <w:color w:val="000000"/>
                <w:sz w:val="18"/>
                <w:lang w:val="en-US" w:eastAsia="zh-CN"/>
              </w:rPr>
            </w:pPr>
            <w:r w:rsidRPr="00684407">
              <w:rPr>
                <w:rFonts w:ascii="Arial" w:eastAsia="等线" w:hAnsi="Arial" w:cs="Arial"/>
                <w:sz w:val="18"/>
                <w:lang w:eastAsia="ja-JP"/>
              </w:rPr>
              <w:t>NOTE 10:</w:t>
            </w:r>
            <w:r w:rsidRPr="00684407">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684407">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684407">
              <w:rPr>
                <w:rFonts w:ascii="Arial" w:eastAsia="等线" w:hAnsi="Arial" w:cs="Arial"/>
                <w:sz w:val="18"/>
                <w:lang w:eastAsia="ja-JP"/>
              </w:rPr>
              <w:t>.</w:t>
            </w:r>
          </w:p>
        </w:tc>
      </w:tr>
    </w:tbl>
    <w:p w14:paraId="6EC1A2BF" w14:textId="094A5664" w:rsidR="00740829" w:rsidRPr="00A20126" w:rsidRDefault="00740829" w:rsidP="00740829">
      <w:pPr>
        <w:pStyle w:val="31"/>
      </w:pPr>
      <w:bookmarkStart w:id="167" w:name="_Toc136288166"/>
      <w:r>
        <w:t>5.8.2</w:t>
      </w:r>
      <w:r>
        <w:tab/>
      </w:r>
      <w:r w:rsidRPr="00A20126">
        <w:t>Specific for 2 bands UL CA</w:t>
      </w:r>
      <w:bookmarkEnd w:id="167"/>
    </w:p>
    <w:p w14:paraId="158D5D32" w14:textId="38A79E1B" w:rsidR="00740829" w:rsidRPr="00A20126" w:rsidRDefault="00740829" w:rsidP="00740829">
      <w:pPr>
        <w:pStyle w:val="41"/>
      </w:pPr>
      <w:bookmarkStart w:id="168" w:name="_Toc136288167"/>
      <w:r>
        <w:rPr>
          <w:rFonts w:hint="eastAsia"/>
        </w:rPr>
        <w:t>5.8.</w:t>
      </w:r>
      <w:r>
        <w:t>2.1</w:t>
      </w:r>
      <w:r>
        <w:tab/>
      </w:r>
      <w:r>
        <w:rPr>
          <w:rFonts w:hint="eastAsia"/>
        </w:rPr>
        <w:t>UE co-existence studies</w:t>
      </w:r>
      <w:bookmarkEnd w:id="168"/>
    </w:p>
    <w:p w14:paraId="6B3CF88A" w14:textId="77777777" w:rsidR="00740829" w:rsidRDefault="00740829" w:rsidP="00740829">
      <w:pPr>
        <w:pStyle w:val="Guidance"/>
        <w:rPr>
          <w:rFonts w:eastAsia="宋体"/>
          <w:i w:val="0"/>
          <w:color w:val="auto"/>
          <w:szCs w:val="22"/>
          <w:lang w:val="en-US" w:eastAsia="zh-CN"/>
        </w:rPr>
      </w:pPr>
      <w:r>
        <w:rPr>
          <w:rFonts w:eastAsia="宋体"/>
          <w:i w:val="0"/>
          <w:color w:val="auto"/>
          <w:szCs w:val="22"/>
          <w:lang w:val="en-US" w:eastAsia="zh-CN"/>
        </w:rPr>
        <w:t>UL n1-n7 gives IMD5 into DL n26.</w:t>
      </w:r>
    </w:p>
    <w:p w14:paraId="1D17BAE0" w14:textId="77777777" w:rsidR="00740829" w:rsidRDefault="00740829" w:rsidP="00740829">
      <w:pPr>
        <w:pStyle w:val="Guidance"/>
        <w:rPr>
          <w:rFonts w:eastAsia="宋体"/>
          <w:i w:val="0"/>
          <w:color w:val="auto"/>
          <w:szCs w:val="22"/>
          <w:lang w:val="en-US" w:eastAsia="zh-CN"/>
        </w:rPr>
      </w:pPr>
      <w:r>
        <w:rPr>
          <w:rFonts w:eastAsia="宋体"/>
          <w:i w:val="0"/>
          <w:color w:val="auto"/>
          <w:szCs w:val="22"/>
          <w:lang w:val="en-US" w:eastAsia="zh-CN"/>
        </w:rPr>
        <w:t>UL n1-n26 does not affect DL n7.</w:t>
      </w:r>
    </w:p>
    <w:p w14:paraId="3268D6DA" w14:textId="77777777" w:rsidR="00740829" w:rsidRDefault="00740829" w:rsidP="00740829">
      <w:pPr>
        <w:pStyle w:val="Guidance"/>
        <w:rPr>
          <w:rFonts w:eastAsia="宋体"/>
          <w:i w:val="0"/>
          <w:color w:val="auto"/>
          <w:szCs w:val="22"/>
          <w:lang w:val="en-US" w:eastAsia="zh-CN"/>
        </w:rPr>
      </w:pPr>
      <w:r>
        <w:rPr>
          <w:rFonts w:eastAsia="宋体"/>
          <w:i w:val="0"/>
          <w:color w:val="auto"/>
          <w:szCs w:val="22"/>
          <w:lang w:val="en-US" w:eastAsia="zh-CN"/>
        </w:rPr>
        <w:t>UL n7-n26 does not affect DL n1.</w:t>
      </w:r>
    </w:p>
    <w:p w14:paraId="7B073ADD" w14:textId="2451577A" w:rsidR="00740829" w:rsidRPr="00A20126" w:rsidRDefault="00740829" w:rsidP="00740829">
      <w:pPr>
        <w:pStyle w:val="41"/>
      </w:pPr>
      <w:bookmarkStart w:id="169" w:name="_Toc136288168"/>
      <w:r w:rsidRPr="00740829">
        <w:rPr>
          <w:rFonts w:hint="eastAsia"/>
        </w:rPr>
        <w:t>5.</w:t>
      </w:r>
      <w:r>
        <w:rPr>
          <w:rFonts w:hint="eastAsia"/>
        </w:rPr>
        <w:t>8</w:t>
      </w:r>
      <w:r w:rsidRPr="00A20126">
        <w:t>.2.2</w:t>
      </w:r>
      <w:r w:rsidRPr="00A20126">
        <w:tab/>
        <w:t>REFSENS requirements</w:t>
      </w:r>
      <w:bookmarkEnd w:id="169"/>
    </w:p>
    <w:p w14:paraId="5F6A3009" w14:textId="77777777" w:rsidR="00740829" w:rsidRDefault="00740829" w:rsidP="00740829">
      <w:r>
        <w:t>Based on the co-existence studies there are a need to define MSD values. MSD values from CA_1-7-26 are reused.</w:t>
      </w:r>
    </w:p>
    <w:p w14:paraId="07C1BDF0" w14:textId="7E0AB62F" w:rsidR="00740829" w:rsidRDefault="00740829" w:rsidP="00740829">
      <w:pPr>
        <w:pStyle w:val="TH"/>
        <w:rPr>
          <w:rFonts w:cs="Arial"/>
        </w:rPr>
      </w:pPr>
      <w:r>
        <w:rPr>
          <w:rFonts w:cs="Arial"/>
        </w:rPr>
        <w:lastRenderedPageBreak/>
        <w:t xml:space="preserve">Table </w:t>
      </w:r>
      <w:r w:rsidRPr="00A20126">
        <w:rPr>
          <w:rFonts w:cs="Arial"/>
        </w:rPr>
        <w:t>5.</w:t>
      </w:r>
      <w:r>
        <w:rPr>
          <w:rFonts w:cs="Arial"/>
        </w:rPr>
        <w:t>8.</w:t>
      </w:r>
      <w:r w:rsidRPr="00A20126">
        <w:rPr>
          <w:rFonts w:cs="Arial"/>
        </w:rPr>
        <w:t>2.</w:t>
      </w:r>
      <w:r>
        <w:rPr>
          <w:rFonts w:cs="Arial"/>
        </w:rPr>
        <w:t xml:space="preserve">2-1: </w:t>
      </w:r>
      <w:r w:rsidRPr="00A20126">
        <w:rPr>
          <w:rFonts w:cs="Arial"/>
        </w:rPr>
        <w:t xml:space="preserve">3DL/2UL </w:t>
      </w:r>
      <w:r w:rsidR="00BB428D">
        <w:rPr>
          <w:rFonts w:cs="Arial"/>
        </w:rPr>
        <w:t>inter-band</w:t>
      </w:r>
      <w:r w:rsidR="00BB428D" w:rsidRPr="00A20126">
        <w:rPr>
          <w:rFonts w:cs="Arial"/>
        </w:rPr>
        <w:t xml:space="preserve"> </w:t>
      </w:r>
      <w:r w:rsidRPr="00A20126">
        <w:rPr>
          <w:rFonts w:cs="Arial"/>
        </w:rPr>
        <w:t>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740829" w14:paraId="212F73BD" w14:textId="77777777" w:rsidTr="00F73866">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EA04C8C" w14:textId="77777777" w:rsidR="00740829" w:rsidRDefault="00740829" w:rsidP="00F73866">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6A55EB7" w14:textId="77777777" w:rsidR="00740829" w:rsidRDefault="00740829" w:rsidP="00F73866">
            <w:pPr>
              <w:pStyle w:val="TAH"/>
            </w:pPr>
            <w:r>
              <w:t>Source of IMD</w:t>
            </w:r>
          </w:p>
        </w:tc>
      </w:tr>
      <w:tr w:rsidR="00740829" w14:paraId="57EEFD23" w14:textId="77777777" w:rsidTr="00F73866">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477EAA9" w14:textId="77777777" w:rsidR="00740829" w:rsidRDefault="00740829" w:rsidP="00F73866">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772166E" w14:textId="77777777" w:rsidR="00740829" w:rsidRDefault="00740829" w:rsidP="00F73866">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6ED36D46" w14:textId="77777777" w:rsidR="00740829" w:rsidRDefault="00740829" w:rsidP="00F73866">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40140540" w14:textId="77777777" w:rsidR="00740829" w:rsidRDefault="00740829" w:rsidP="00F73866">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5B1A349A" w14:textId="77777777" w:rsidR="00740829" w:rsidRDefault="00740829" w:rsidP="00F73866">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1760D54F" w14:textId="77777777" w:rsidR="00740829" w:rsidRDefault="00740829" w:rsidP="00F73866">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78E3F79C" w14:textId="77777777" w:rsidR="00740829" w:rsidRDefault="00740829" w:rsidP="00F73866">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5C9F198D" w14:textId="77777777" w:rsidR="00740829" w:rsidRDefault="00740829" w:rsidP="00F73866">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5EA4160E" w14:textId="77777777" w:rsidR="00740829" w:rsidRDefault="00740829" w:rsidP="00F73866">
            <w:pPr>
              <w:pStyle w:val="TAH"/>
            </w:pPr>
          </w:p>
        </w:tc>
      </w:tr>
      <w:tr w:rsidR="00740829" w14:paraId="1CA10554" w14:textId="77777777" w:rsidTr="00F7386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67210B1" w14:textId="77777777" w:rsidR="00740829" w:rsidRDefault="00740829" w:rsidP="00F73866">
            <w:pPr>
              <w:pStyle w:val="TAC"/>
              <w:rPr>
                <w:lang w:val="en-US" w:eastAsia="zh-CN"/>
              </w:rPr>
            </w:pPr>
            <w:r w:rsidRPr="009B4792">
              <w:rPr>
                <w:rFonts w:eastAsia="宋体"/>
                <w:color w:val="000000"/>
                <w:lang w:eastAsia="zh-CN"/>
              </w:rPr>
              <w:t>CA_n1-</w:t>
            </w:r>
            <w:r>
              <w:rPr>
                <w:rFonts w:eastAsia="宋体"/>
                <w:color w:val="000000"/>
                <w:lang w:eastAsia="zh-CN"/>
              </w:rPr>
              <w:t>n7</w:t>
            </w:r>
            <w:r w:rsidRPr="009B4792">
              <w:rPr>
                <w:rFonts w:eastAsia="宋体"/>
                <w:color w:val="000000"/>
                <w:lang w:eastAsia="zh-CN"/>
              </w:rPr>
              <w:t>-n26</w:t>
            </w:r>
          </w:p>
        </w:tc>
        <w:tc>
          <w:tcPr>
            <w:tcW w:w="1146" w:type="dxa"/>
            <w:tcBorders>
              <w:top w:val="single" w:sz="4" w:space="0" w:color="auto"/>
              <w:left w:val="single" w:sz="4" w:space="0" w:color="auto"/>
              <w:right w:val="single" w:sz="4" w:space="0" w:color="auto"/>
            </w:tcBorders>
            <w:vAlign w:val="center"/>
          </w:tcPr>
          <w:p w14:paraId="60F71C22" w14:textId="77777777" w:rsidR="00740829" w:rsidRDefault="00740829" w:rsidP="00F73866">
            <w:pPr>
              <w:pStyle w:val="TAC"/>
              <w:rPr>
                <w:lang w:val="en-US" w:eastAsia="ko-KR"/>
              </w:rPr>
            </w:pPr>
            <w:r>
              <w:rPr>
                <w:color w:val="000000"/>
              </w:rPr>
              <w:t>n1</w:t>
            </w:r>
          </w:p>
        </w:tc>
        <w:tc>
          <w:tcPr>
            <w:tcW w:w="960" w:type="dxa"/>
            <w:tcBorders>
              <w:top w:val="single" w:sz="4" w:space="0" w:color="auto"/>
              <w:left w:val="single" w:sz="4" w:space="0" w:color="auto"/>
              <w:right w:val="single" w:sz="4" w:space="0" w:color="auto"/>
            </w:tcBorders>
          </w:tcPr>
          <w:p w14:paraId="02FF2949" w14:textId="77777777" w:rsidR="00740829" w:rsidRDefault="00740829" w:rsidP="00F73866">
            <w:pPr>
              <w:pStyle w:val="TAC"/>
              <w:rPr>
                <w:lang w:val="en-US" w:eastAsia="ko-KR"/>
              </w:rPr>
            </w:pPr>
            <w:r w:rsidRPr="001D386E">
              <w:rPr>
                <w:rFonts w:cs="Arial"/>
                <w:lang w:val="en-US"/>
              </w:rPr>
              <w:t>1965</w:t>
            </w:r>
          </w:p>
        </w:tc>
        <w:tc>
          <w:tcPr>
            <w:tcW w:w="964" w:type="dxa"/>
            <w:tcBorders>
              <w:top w:val="single" w:sz="4" w:space="0" w:color="auto"/>
              <w:left w:val="single" w:sz="4" w:space="0" w:color="auto"/>
              <w:right w:val="single" w:sz="4" w:space="0" w:color="auto"/>
            </w:tcBorders>
          </w:tcPr>
          <w:p w14:paraId="11DF7C56" w14:textId="77777777" w:rsidR="00740829" w:rsidRDefault="00740829" w:rsidP="00F73866">
            <w:pPr>
              <w:pStyle w:val="TAC"/>
              <w:rPr>
                <w:lang w:val="en-US" w:eastAsia="ko-KR"/>
              </w:rPr>
            </w:pPr>
            <w:r w:rsidRPr="001D386E">
              <w:rPr>
                <w:rFonts w:cs="Arial"/>
                <w:lang w:val="en-US"/>
              </w:rPr>
              <w:t>5</w:t>
            </w:r>
          </w:p>
        </w:tc>
        <w:tc>
          <w:tcPr>
            <w:tcW w:w="960" w:type="dxa"/>
            <w:tcBorders>
              <w:top w:val="single" w:sz="4" w:space="0" w:color="auto"/>
              <w:left w:val="single" w:sz="4" w:space="0" w:color="auto"/>
              <w:right w:val="single" w:sz="4" w:space="0" w:color="auto"/>
            </w:tcBorders>
          </w:tcPr>
          <w:p w14:paraId="45B1A62B" w14:textId="77777777" w:rsidR="00740829" w:rsidRDefault="00740829" w:rsidP="00F73866">
            <w:pPr>
              <w:pStyle w:val="TAC"/>
              <w:rPr>
                <w:lang w:val="en-US" w:eastAsia="ko-KR"/>
              </w:rPr>
            </w:pPr>
            <w:r w:rsidRPr="001D386E">
              <w:rPr>
                <w:rFonts w:cs="Arial"/>
                <w:lang w:val="en-US"/>
              </w:rPr>
              <w:t>25</w:t>
            </w:r>
          </w:p>
        </w:tc>
        <w:tc>
          <w:tcPr>
            <w:tcW w:w="960" w:type="dxa"/>
            <w:tcBorders>
              <w:top w:val="single" w:sz="4" w:space="0" w:color="auto"/>
              <w:left w:val="single" w:sz="4" w:space="0" w:color="auto"/>
              <w:right w:val="single" w:sz="4" w:space="0" w:color="auto"/>
            </w:tcBorders>
          </w:tcPr>
          <w:p w14:paraId="4B408F92" w14:textId="77777777" w:rsidR="00740829" w:rsidRDefault="00740829" w:rsidP="00F73866">
            <w:pPr>
              <w:pStyle w:val="TAC"/>
              <w:rPr>
                <w:lang w:val="en-US" w:eastAsia="ko-KR"/>
              </w:rPr>
            </w:pPr>
            <w:r w:rsidRPr="001D386E">
              <w:rPr>
                <w:rFonts w:cs="Arial"/>
              </w:rPr>
              <w:t>2155</w:t>
            </w:r>
          </w:p>
        </w:tc>
        <w:tc>
          <w:tcPr>
            <w:tcW w:w="977" w:type="dxa"/>
            <w:tcBorders>
              <w:top w:val="single" w:sz="4" w:space="0" w:color="auto"/>
              <w:left w:val="single" w:sz="4" w:space="0" w:color="auto"/>
              <w:bottom w:val="single" w:sz="4" w:space="0" w:color="auto"/>
              <w:right w:val="single" w:sz="4" w:space="0" w:color="auto"/>
            </w:tcBorders>
          </w:tcPr>
          <w:p w14:paraId="06D0A69D" w14:textId="77777777" w:rsidR="00740829" w:rsidRDefault="00740829" w:rsidP="00F73866">
            <w:pPr>
              <w:pStyle w:val="TAC"/>
            </w:pPr>
            <w:r w:rsidRPr="001D386E">
              <w:rPr>
                <w:rFonts w:cs="Arial" w:hint="eastAsia"/>
              </w:rPr>
              <w:t>N/A</w:t>
            </w:r>
          </w:p>
        </w:tc>
        <w:tc>
          <w:tcPr>
            <w:tcW w:w="828" w:type="dxa"/>
            <w:tcBorders>
              <w:top w:val="single" w:sz="4" w:space="0" w:color="auto"/>
              <w:left w:val="single" w:sz="4" w:space="0" w:color="auto"/>
              <w:right w:val="single" w:sz="4" w:space="0" w:color="auto"/>
            </w:tcBorders>
            <w:vAlign w:val="center"/>
          </w:tcPr>
          <w:p w14:paraId="0D948EF5" w14:textId="77777777" w:rsidR="00740829" w:rsidRDefault="00740829"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173D1024" w14:textId="77777777" w:rsidR="00740829" w:rsidRDefault="00740829" w:rsidP="00F73866">
            <w:pPr>
              <w:pStyle w:val="TAC"/>
            </w:pPr>
            <w:r>
              <w:rPr>
                <w:rFonts w:eastAsia="Malgun Gothic"/>
                <w:szCs w:val="18"/>
                <w:lang w:eastAsia="ko-KR"/>
              </w:rPr>
              <w:t>N/A</w:t>
            </w:r>
          </w:p>
        </w:tc>
      </w:tr>
      <w:tr w:rsidR="00740829" w14:paraId="3AB9D94F"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8562F98" w14:textId="77777777" w:rsidR="00740829" w:rsidRDefault="00740829"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D6CD061" w14:textId="77777777" w:rsidR="00740829" w:rsidRDefault="00740829" w:rsidP="00F73866">
            <w:pPr>
              <w:pStyle w:val="TAC"/>
              <w:rPr>
                <w:lang w:val="en-US" w:eastAsia="ko-KR"/>
              </w:rPr>
            </w:pPr>
            <w:r>
              <w:rPr>
                <w:color w:val="000000"/>
              </w:rPr>
              <w:t>n7</w:t>
            </w:r>
          </w:p>
        </w:tc>
        <w:tc>
          <w:tcPr>
            <w:tcW w:w="960" w:type="dxa"/>
            <w:tcBorders>
              <w:top w:val="single" w:sz="4" w:space="0" w:color="auto"/>
              <w:left w:val="single" w:sz="4" w:space="0" w:color="auto"/>
              <w:right w:val="single" w:sz="4" w:space="0" w:color="auto"/>
            </w:tcBorders>
          </w:tcPr>
          <w:p w14:paraId="6283043C" w14:textId="77777777" w:rsidR="00740829" w:rsidRDefault="00740829" w:rsidP="00F73866">
            <w:pPr>
              <w:pStyle w:val="TAC"/>
              <w:rPr>
                <w:lang w:val="en-US" w:eastAsia="ko-KR"/>
              </w:rPr>
            </w:pPr>
            <w:r w:rsidRPr="001D386E">
              <w:rPr>
                <w:rFonts w:cs="Arial"/>
                <w:lang w:val="en-US"/>
              </w:rPr>
              <w:t>2510</w:t>
            </w:r>
          </w:p>
        </w:tc>
        <w:tc>
          <w:tcPr>
            <w:tcW w:w="964" w:type="dxa"/>
            <w:tcBorders>
              <w:top w:val="single" w:sz="4" w:space="0" w:color="auto"/>
              <w:left w:val="single" w:sz="4" w:space="0" w:color="auto"/>
              <w:right w:val="single" w:sz="4" w:space="0" w:color="auto"/>
            </w:tcBorders>
          </w:tcPr>
          <w:p w14:paraId="57465A52" w14:textId="77777777" w:rsidR="00740829" w:rsidRDefault="00740829" w:rsidP="00F73866">
            <w:pPr>
              <w:pStyle w:val="TAC"/>
              <w:rPr>
                <w:lang w:val="en-US" w:eastAsia="ko-KR"/>
              </w:rPr>
            </w:pPr>
            <w:r w:rsidRPr="001D386E">
              <w:rPr>
                <w:rFonts w:cs="Arial"/>
                <w:lang w:val="en-US"/>
              </w:rPr>
              <w:t>10</w:t>
            </w:r>
          </w:p>
        </w:tc>
        <w:tc>
          <w:tcPr>
            <w:tcW w:w="960" w:type="dxa"/>
            <w:tcBorders>
              <w:top w:val="single" w:sz="4" w:space="0" w:color="auto"/>
              <w:left w:val="single" w:sz="4" w:space="0" w:color="auto"/>
              <w:right w:val="single" w:sz="4" w:space="0" w:color="auto"/>
            </w:tcBorders>
          </w:tcPr>
          <w:p w14:paraId="4103E48A" w14:textId="77777777" w:rsidR="00740829" w:rsidRDefault="00740829" w:rsidP="00F73866">
            <w:pPr>
              <w:pStyle w:val="TAC"/>
              <w:rPr>
                <w:lang w:val="en-US" w:eastAsia="ko-KR"/>
              </w:rPr>
            </w:pPr>
            <w:r w:rsidRPr="001D386E">
              <w:rPr>
                <w:rFonts w:cs="Arial"/>
                <w:lang w:val="en-US"/>
              </w:rPr>
              <w:t>50</w:t>
            </w:r>
          </w:p>
        </w:tc>
        <w:tc>
          <w:tcPr>
            <w:tcW w:w="960" w:type="dxa"/>
            <w:tcBorders>
              <w:top w:val="single" w:sz="4" w:space="0" w:color="auto"/>
              <w:left w:val="single" w:sz="4" w:space="0" w:color="auto"/>
              <w:right w:val="single" w:sz="4" w:space="0" w:color="auto"/>
            </w:tcBorders>
          </w:tcPr>
          <w:p w14:paraId="4D63596C" w14:textId="77777777" w:rsidR="00740829" w:rsidRDefault="00740829" w:rsidP="00F73866">
            <w:pPr>
              <w:pStyle w:val="TAC"/>
              <w:rPr>
                <w:lang w:val="en-US" w:eastAsia="ko-KR"/>
              </w:rPr>
            </w:pPr>
            <w:r w:rsidRPr="001D386E">
              <w:rPr>
                <w:rFonts w:cs="Arial"/>
              </w:rPr>
              <w:t>2630</w:t>
            </w:r>
          </w:p>
        </w:tc>
        <w:tc>
          <w:tcPr>
            <w:tcW w:w="977" w:type="dxa"/>
            <w:tcBorders>
              <w:top w:val="single" w:sz="4" w:space="0" w:color="auto"/>
              <w:left w:val="single" w:sz="4" w:space="0" w:color="auto"/>
              <w:bottom w:val="single" w:sz="4" w:space="0" w:color="auto"/>
              <w:right w:val="single" w:sz="4" w:space="0" w:color="auto"/>
            </w:tcBorders>
          </w:tcPr>
          <w:p w14:paraId="776A7586" w14:textId="77777777" w:rsidR="00740829" w:rsidRDefault="00740829" w:rsidP="00F73866">
            <w:pPr>
              <w:pStyle w:val="TAC"/>
            </w:pPr>
            <w:r w:rsidRPr="001D386E">
              <w:rPr>
                <w:rFonts w:cs="Arial" w:hint="eastAsia"/>
              </w:rPr>
              <w:t>N/A</w:t>
            </w:r>
          </w:p>
        </w:tc>
        <w:tc>
          <w:tcPr>
            <w:tcW w:w="828" w:type="dxa"/>
            <w:tcBorders>
              <w:top w:val="single" w:sz="4" w:space="0" w:color="auto"/>
              <w:left w:val="single" w:sz="4" w:space="0" w:color="auto"/>
              <w:right w:val="single" w:sz="4" w:space="0" w:color="auto"/>
            </w:tcBorders>
            <w:vAlign w:val="center"/>
          </w:tcPr>
          <w:p w14:paraId="4A2B8818" w14:textId="77777777" w:rsidR="00740829" w:rsidRDefault="00740829"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0310E8A6" w14:textId="77777777" w:rsidR="00740829" w:rsidRDefault="00740829" w:rsidP="00F73866">
            <w:pPr>
              <w:pStyle w:val="TAC"/>
            </w:pPr>
            <w:r>
              <w:rPr>
                <w:rFonts w:eastAsia="Malgun Gothic"/>
                <w:szCs w:val="18"/>
                <w:lang w:eastAsia="ko-KR"/>
              </w:rPr>
              <w:t>N/A</w:t>
            </w:r>
          </w:p>
        </w:tc>
      </w:tr>
      <w:tr w:rsidR="00740829" w14:paraId="3D775F08" w14:textId="77777777" w:rsidTr="00F7386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6D27D9A" w14:textId="77777777" w:rsidR="00740829" w:rsidRDefault="00740829"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4293584" w14:textId="77777777" w:rsidR="00740829" w:rsidRDefault="00740829" w:rsidP="00F73866">
            <w:pPr>
              <w:pStyle w:val="TAC"/>
              <w:rPr>
                <w:lang w:val="en-US" w:eastAsia="ko-KR"/>
              </w:rPr>
            </w:pPr>
            <w:r>
              <w:rPr>
                <w:rFonts w:eastAsia="宋体"/>
                <w:color w:val="000000"/>
                <w:lang w:eastAsia="zh-CN"/>
              </w:rPr>
              <w:t>n26</w:t>
            </w:r>
          </w:p>
        </w:tc>
        <w:tc>
          <w:tcPr>
            <w:tcW w:w="960" w:type="dxa"/>
            <w:tcBorders>
              <w:top w:val="single" w:sz="4" w:space="0" w:color="auto"/>
              <w:left w:val="single" w:sz="4" w:space="0" w:color="auto"/>
              <w:right w:val="single" w:sz="4" w:space="0" w:color="auto"/>
            </w:tcBorders>
          </w:tcPr>
          <w:p w14:paraId="4BF6E81D" w14:textId="77777777" w:rsidR="00740829" w:rsidRDefault="00740829" w:rsidP="00F73866">
            <w:pPr>
              <w:pStyle w:val="TAC"/>
              <w:rPr>
                <w:lang w:val="en-US" w:eastAsia="ko-KR"/>
              </w:rPr>
            </w:pPr>
            <w:r w:rsidRPr="001D386E">
              <w:rPr>
                <w:rFonts w:cs="Arial" w:hint="eastAsia"/>
                <w:lang w:val="en-US"/>
              </w:rPr>
              <w:t>830</w:t>
            </w:r>
          </w:p>
        </w:tc>
        <w:tc>
          <w:tcPr>
            <w:tcW w:w="964" w:type="dxa"/>
            <w:tcBorders>
              <w:top w:val="single" w:sz="4" w:space="0" w:color="auto"/>
              <w:left w:val="single" w:sz="4" w:space="0" w:color="auto"/>
              <w:right w:val="single" w:sz="4" w:space="0" w:color="auto"/>
            </w:tcBorders>
          </w:tcPr>
          <w:p w14:paraId="5A336E3C" w14:textId="77777777" w:rsidR="00740829" w:rsidRDefault="00740829" w:rsidP="00F73866">
            <w:pPr>
              <w:pStyle w:val="TAC"/>
              <w:rPr>
                <w:lang w:val="en-US" w:eastAsia="ko-KR"/>
              </w:rPr>
            </w:pPr>
            <w:r w:rsidRPr="001D386E">
              <w:rPr>
                <w:rFonts w:cs="Arial" w:hint="eastAsia"/>
                <w:lang w:val="en-US"/>
              </w:rPr>
              <w:t>5</w:t>
            </w:r>
          </w:p>
        </w:tc>
        <w:tc>
          <w:tcPr>
            <w:tcW w:w="960" w:type="dxa"/>
            <w:tcBorders>
              <w:top w:val="single" w:sz="4" w:space="0" w:color="auto"/>
              <w:left w:val="single" w:sz="4" w:space="0" w:color="auto"/>
              <w:right w:val="single" w:sz="4" w:space="0" w:color="auto"/>
            </w:tcBorders>
          </w:tcPr>
          <w:p w14:paraId="0218DB80" w14:textId="77777777" w:rsidR="00740829" w:rsidRDefault="00740829" w:rsidP="00F73866">
            <w:pPr>
              <w:pStyle w:val="TAC"/>
              <w:rPr>
                <w:lang w:val="en-US" w:eastAsia="ko-KR"/>
              </w:rPr>
            </w:pPr>
            <w:r w:rsidRPr="001D386E">
              <w:rPr>
                <w:rFonts w:cs="Arial" w:hint="eastAsia"/>
                <w:lang w:val="en-US"/>
              </w:rPr>
              <w:t>50</w:t>
            </w:r>
          </w:p>
        </w:tc>
        <w:tc>
          <w:tcPr>
            <w:tcW w:w="960" w:type="dxa"/>
            <w:tcBorders>
              <w:top w:val="single" w:sz="4" w:space="0" w:color="auto"/>
              <w:left w:val="single" w:sz="4" w:space="0" w:color="auto"/>
              <w:right w:val="single" w:sz="4" w:space="0" w:color="auto"/>
            </w:tcBorders>
          </w:tcPr>
          <w:p w14:paraId="0EA97FF7" w14:textId="77777777" w:rsidR="00740829" w:rsidRDefault="00740829" w:rsidP="00F73866">
            <w:pPr>
              <w:pStyle w:val="TAC"/>
              <w:rPr>
                <w:lang w:val="en-US" w:eastAsia="ko-KR"/>
              </w:rPr>
            </w:pPr>
            <w:r w:rsidRPr="001D386E">
              <w:rPr>
                <w:rFonts w:cs="Arial"/>
                <w:lang w:val="en-US"/>
              </w:rPr>
              <w:t>875</w:t>
            </w:r>
          </w:p>
        </w:tc>
        <w:tc>
          <w:tcPr>
            <w:tcW w:w="977" w:type="dxa"/>
            <w:tcBorders>
              <w:top w:val="single" w:sz="4" w:space="0" w:color="auto"/>
              <w:left w:val="single" w:sz="4" w:space="0" w:color="auto"/>
              <w:bottom w:val="single" w:sz="4" w:space="0" w:color="auto"/>
              <w:right w:val="single" w:sz="4" w:space="0" w:color="auto"/>
            </w:tcBorders>
          </w:tcPr>
          <w:p w14:paraId="179EDEA2" w14:textId="77777777" w:rsidR="00740829" w:rsidRDefault="00740829" w:rsidP="00F73866">
            <w:pPr>
              <w:pStyle w:val="TAC"/>
            </w:pPr>
            <w:r w:rsidRPr="001D386E">
              <w:rPr>
                <w:rFonts w:cs="Arial" w:hint="eastAsia"/>
              </w:rPr>
              <w:t>3.5</w:t>
            </w:r>
          </w:p>
        </w:tc>
        <w:tc>
          <w:tcPr>
            <w:tcW w:w="828" w:type="dxa"/>
            <w:tcBorders>
              <w:top w:val="single" w:sz="4" w:space="0" w:color="auto"/>
              <w:left w:val="single" w:sz="4" w:space="0" w:color="auto"/>
              <w:right w:val="single" w:sz="4" w:space="0" w:color="auto"/>
            </w:tcBorders>
            <w:vAlign w:val="center"/>
          </w:tcPr>
          <w:p w14:paraId="44CFA44C" w14:textId="77777777" w:rsidR="00740829" w:rsidRDefault="00740829"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6CDEE155" w14:textId="77777777" w:rsidR="00740829" w:rsidRDefault="00740829" w:rsidP="00F73866">
            <w:pPr>
              <w:pStyle w:val="TAC"/>
            </w:pPr>
            <w:r>
              <w:rPr>
                <w:rFonts w:eastAsia="Malgun Gothic"/>
                <w:szCs w:val="18"/>
                <w:lang w:eastAsia="ko-KR"/>
              </w:rPr>
              <w:t>IMD5</w:t>
            </w:r>
          </w:p>
        </w:tc>
      </w:tr>
    </w:tbl>
    <w:p w14:paraId="786BC745" w14:textId="1E5DDBD8" w:rsidR="00467ADF" w:rsidRPr="00A20126" w:rsidRDefault="00467ADF" w:rsidP="00A20126">
      <w:pPr>
        <w:pStyle w:val="21"/>
      </w:pPr>
      <w:bookmarkStart w:id="170" w:name="_Toc136288169"/>
      <w:r w:rsidRPr="00A20126">
        <w:t>5.9</w:t>
      </w:r>
      <w:r w:rsidRPr="00A20126">
        <w:tab/>
        <w:t>CA_n3-n7-n26</w:t>
      </w:r>
      <w:bookmarkEnd w:id="170"/>
    </w:p>
    <w:p w14:paraId="59C88891" w14:textId="7528361F" w:rsidR="00467ADF" w:rsidRPr="00A20126" w:rsidRDefault="00467ADF" w:rsidP="00467ADF">
      <w:pPr>
        <w:pStyle w:val="31"/>
      </w:pPr>
      <w:bookmarkStart w:id="171" w:name="_Toc136288170"/>
      <w:r>
        <w:t>5.9.1</w:t>
      </w:r>
      <w:r>
        <w:tab/>
      </w:r>
      <w:r w:rsidRPr="00A20126">
        <w:t>Common for 1 band UL and 2 bands UL CA</w:t>
      </w:r>
      <w:bookmarkEnd w:id="171"/>
    </w:p>
    <w:p w14:paraId="7D2C0F18" w14:textId="3E592B8D" w:rsidR="00467ADF" w:rsidRPr="00A20126" w:rsidRDefault="00467ADF" w:rsidP="00467ADF">
      <w:pPr>
        <w:pStyle w:val="41"/>
      </w:pPr>
      <w:bookmarkStart w:id="172" w:name="_Toc136288171"/>
      <w:r>
        <w:t>5.9.1.1</w:t>
      </w:r>
      <w:r>
        <w:tab/>
      </w:r>
      <w:r w:rsidRPr="00A20126">
        <w:t>Operating bands for CA</w:t>
      </w:r>
      <w:bookmarkEnd w:id="172"/>
    </w:p>
    <w:p w14:paraId="1E4C058E" w14:textId="7853E893" w:rsidR="00467ADF" w:rsidRPr="00A20126" w:rsidRDefault="00467ADF" w:rsidP="00467ADF">
      <w:pPr>
        <w:pStyle w:val="TH"/>
        <w:rPr>
          <w:rFonts w:cs="Arial"/>
        </w:rPr>
      </w:pPr>
      <w:r w:rsidRPr="00A20126">
        <w:rPr>
          <w:rFonts w:cs="Arial"/>
        </w:rPr>
        <w:t xml:space="preserve">Table </w:t>
      </w:r>
      <w:r w:rsidRPr="00467ADF">
        <w:rPr>
          <w:rFonts w:cs="Arial"/>
        </w:rPr>
        <w:t>5.</w:t>
      </w:r>
      <w:r>
        <w:rPr>
          <w:rFonts w:cs="Arial"/>
        </w:rPr>
        <w:t>9</w:t>
      </w:r>
      <w:r w:rsidRPr="00A20126">
        <w:rPr>
          <w:rFonts w:cs="Arial"/>
        </w:rPr>
        <w:t>.1.1-1: 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467ADF" w14:paraId="5F74AAFA" w14:textId="77777777" w:rsidTr="00F73866">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657DD98C" w14:textId="77777777" w:rsidR="00467ADF" w:rsidRDefault="00467ADF" w:rsidP="00F73866">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280FBC35" w14:textId="77777777" w:rsidR="00467ADF" w:rsidRDefault="00467ADF" w:rsidP="00F73866">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7EB409C1" w14:textId="77777777" w:rsidR="00467ADF" w:rsidRDefault="00467ADF" w:rsidP="00F73866">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BE71C69" w14:textId="77777777" w:rsidR="00467ADF" w:rsidRDefault="00467ADF" w:rsidP="00F73866">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4C39C62E" w14:textId="77777777" w:rsidR="00467ADF" w:rsidRDefault="00467ADF" w:rsidP="00F73866">
            <w:pPr>
              <w:keepNext/>
              <w:keepLines/>
              <w:spacing w:after="0"/>
              <w:jc w:val="center"/>
              <w:rPr>
                <w:rFonts w:ascii="Arial" w:hAnsi="Arial"/>
                <w:b/>
                <w:color w:val="000000"/>
                <w:sz w:val="18"/>
              </w:rPr>
            </w:pPr>
            <w:r>
              <w:rPr>
                <w:rFonts w:ascii="Arial" w:hAnsi="Arial"/>
                <w:b/>
                <w:color w:val="000000"/>
                <w:sz w:val="18"/>
              </w:rPr>
              <w:t>Duplex Mode</w:t>
            </w:r>
          </w:p>
        </w:tc>
      </w:tr>
      <w:tr w:rsidR="00467ADF" w14:paraId="32F7AEC6"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D0119D" w14:textId="77777777" w:rsidR="00467ADF" w:rsidRDefault="00467ADF" w:rsidP="00F73866">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070E0" w14:textId="77777777" w:rsidR="00467ADF" w:rsidRDefault="00467ADF" w:rsidP="00F73866">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69372E18" w14:textId="77777777" w:rsidR="00467ADF" w:rsidRDefault="00467ADF" w:rsidP="00F73866">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04F03E11" w14:textId="77777777" w:rsidR="00467ADF" w:rsidRDefault="00467ADF" w:rsidP="00F73866">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89C282" w14:textId="77777777" w:rsidR="00467ADF" w:rsidRDefault="00467ADF" w:rsidP="00F73866">
            <w:pPr>
              <w:spacing w:after="0"/>
              <w:rPr>
                <w:rFonts w:ascii="Arial" w:hAnsi="Arial"/>
                <w:b/>
                <w:color w:val="000000"/>
                <w:sz w:val="18"/>
              </w:rPr>
            </w:pPr>
          </w:p>
        </w:tc>
      </w:tr>
      <w:tr w:rsidR="00467ADF" w14:paraId="546FF839" w14:textId="77777777" w:rsidTr="00F73866">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F8A896" w14:textId="77777777" w:rsidR="00467ADF" w:rsidRDefault="00467ADF" w:rsidP="00F73866">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686758" w14:textId="77777777" w:rsidR="00467ADF" w:rsidRDefault="00467ADF" w:rsidP="00F73866">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5851878A" w14:textId="77777777" w:rsidR="00467ADF" w:rsidRDefault="00467ADF" w:rsidP="00F73866">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4AC99A9D" w14:textId="77777777" w:rsidR="00467ADF" w:rsidRDefault="00467ADF" w:rsidP="00F73866">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3D5EF0" w14:textId="77777777" w:rsidR="00467ADF" w:rsidRDefault="00467ADF" w:rsidP="00F73866">
            <w:pPr>
              <w:spacing w:after="0"/>
              <w:rPr>
                <w:rFonts w:ascii="Arial" w:hAnsi="Arial"/>
                <w:b/>
                <w:color w:val="000000"/>
                <w:sz w:val="18"/>
              </w:rPr>
            </w:pPr>
          </w:p>
        </w:tc>
      </w:tr>
      <w:tr w:rsidR="00467ADF" w14:paraId="57FB8BE6" w14:textId="77777777" w:rsidTr="00F73866">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66929725" w14:textId="77777777" w:rsidR="00467ADF" w:rsidRPr="00050EB8" w:rsidRDefault="00467ADF" w:rsidP="00F73866">
            <w:pPr>
              <w:keepNext/>
              <w:keepLines/>
              <w:spacing w:after="0"/>
              <w:jc w:val="center"/>
              <w:rPr>
                <w:rFonts w:ascii="Arial" w:hAnsi="Arial"/>
                <w:color w:val="000000"/>
                <w:sz w:val="18"/>
                <w:lang w:eastAsia="zh-CN"/>
              </w:rPr>
            </w:pPr>
            <w:r w:rsidRPr="009B4792">
              <w:rPr>
                <w:rFonts w:ascii="Arial" w:eastAsia="宋体" w:hAnsi="Arial"/>
                <w:color w:val="000000"/>
                <w:sz w:val="18"/>
                <w:lang w:eastAsia="zh-CN"/>
              </w:rPr>
              <w:t>CA_</w:t>
            </w:r>
            <w:r>
              <w:rPr>
                <w:rFonts w:ascii="Arial" w:eastAsia="宋体" w:hAnsi="Arial"/>
                <w:color w:val="000000"/>
                <w:sz w:val="18"/>
                <w:lang w:eastAsia="zh-CN"/>
              </w:rPr>
              <w:t>n3</w:t>
            </w:r>
            <w:r w:rsidRPr="009B4792">
              <w:rPr>
                <w:rFonts w:ascii="Arial" w:eastAsia="宋体" w:hAnsi="Arial"/>
                <w:color w:val="000000"/>
                <w:sz w:val="18"/>
                <w:lang w:eastAsia="zh-CN"/>
              </w:rPr>
              <w:t>-</w:t>
            </w:r>
            <w:r>
              <w:rPr>
                <w:rFonts w:ascii="Arial" w:eastAsia="宋体" w:hAnsi="Arial"/>
                <w:color w:val="000000"/>
                <w:sz w:val="18"/>
                <w:lang w:eastAsia="zh-CN"/>
              </w:rPr>
              <w:t>n7</w:t>
            </w:r>
            <w:r w:rsidRPr="009B4792">
              <w:rPr>
                <w:rFonts w:ascii="Arial" w:eastAsia="宋体" w:hAnsi="Arial"/>
                <w:color w:val="000000"/>
                <w:sz w:val="18"/>
                <w:lang w:eastAsia="zh-CN"/>
              </w:rPr>
              <w:t>-n26</w:t>
            </w:r>
          </w:p>
        </w:tc>
        <w:tc>
          <w:tcPr>
            <w:tcW w:w="1067" w:type="dxa"/>
            <w:tcBorders>
              <w:top w:val="single" w:sz="4" w:space="0" w:color="auto"/>
              <w:left w:val="single" w:sz="4" w:space="0" w:color="auto"/>
              <w:bottom w:val="single" w:sz="4" w:space="0" w:color="auto"/>
              <w:right w:val="single" w:sz="4" w:space="0" w:color="auto"/>
            </w:tcBorders>
            <w:vAlign w:val="center"/>
            <w:hideMark/>
          </w:tcPr>
          <w:p w14:paraId="20BD4A9F" w14:textId="77777777" w:rsidR="00467ADF" w:rsidRPr="00050EB8" w:rsidRDefault="00467ADF" w:rsidP="00F73866">
            <w:pPr>
              <w:keepNext/>
              <w:keepLines/>
              <w:spacing w:after="0"/>
              <w:jc w:val="center"/>
              <w:rPr>
                <w:rFonts w:ascii="Arial" w:hAnsi="Arial"/>
                <w:color w:val="000000"/>
                <w:sz w:val="18"/>
              </w:rPr>
            </w:pPr>
            <w:r>
              <w:rPr>
                <w:rFonts w:ascii="Arial" w:hAnsi="Arial"/>
                <w:color w:val="000000"/>
                <w:sz w:val="18"/>
              </w:rPr>
              <w:t>n3</w:t>
            </w:r>
          </w:p>
        </w:tc>
        <w:tc>
          <w:tcPr>
            <w:tcW w:w="1212" w:type="dxa"/>
            <w:tcBorders>
              <w:top w:val="single" w:sz="4" w:space="0" w:color="auto"/>
              <w:left w:val="single" w:sz="4" w:space="0" w:color="auto"/>
              <w:bottom w:val="single" w:sz="4" w:space="0" w:color="auto"/>
              <w:right w:val="single" w:sz="4" w:space="0" w:color="auto"/>
            </w:tcBorders>
            <w:hideMark/>
          </w:tcPr>
          <w:p w14:paraId="18E489FC" w14:textId="77777777" w:rsidR="00467ADF" w:rsidRPr="00050EB8" w:rsidRDefault="00467ADF" w:rsidP="00F73866">
            <w:pPr>
              <w:keepNext/>
              <w:keepLines/>
              <w:spacing w:after="0"/>
              <w:jc w:val="right"/>
              <w:rPr>
                <w:rFonts w:ascii="Arial" w:hAnsi="Arial" w:cs="Arial"/>
                <w:color w:val="000000"/>
                <w:sz w:val="18"/>
                <w:lang w:eastAsia="zh-CN"/>
              </w:rPr>
            </w:pPr>
            <w:r>
              <w:rPr>
                <w:rFonts w:ascii="Arial" w:hAnsi="Arial" w:cs="Arial"/>
                <w:sz w:val="18"/>
                <w:lang w:val="en-US" w:eastAsia="zh-CN"/>
              </w:rPr>
              <w:t>1710 MHz</w:t>
            </w:r>
          </w:p>
        </w:tc>
        <w:tc>
          <w:tcPr>
            <w:tcW w:w="317" w:type="dxa"/>
            <w:tcBorders>
              <w:top w:val="single" w:sz="4" w:space="0" w:color="auto"/>
              <w:left w:val="single" w:sz="4" w:space="0" w:color="auto"/>
              <w:bottom w:val="single" w:sz="4" w:space="0" w:color="auto"/>
              <w:right w:val="single" w:sz="4" w:space="0" w:color="auto"/>
            </w:tcBorders>
            <w:hideMark/>
          </w:tcPr>
          <w:p w14:paraId="128E4252" w14:textId="77777777" w:rsidR="00467ADF" w:rsidRDefault="00467ADF"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7692F8FC" w14:textId="77777777" w:rsidR="00467ADF" w:rsidRPr="00050EB8" w:rsidRDefault="00467ADF" w:rsidP="00F73866">
            <w:pPr>
              <w:keepNext/>
              <w:keepLines/>
              <w:spacing w:after="0"/>
              <w:rPr>
                <w:rFonts w:ascii="Arial" w:hAnsi="Arial" w:cs="Arial"/>
                <w:color w:val="000000"/>
                <w:sz w:val="18"/>
                <w:lang w:eastAsia="zh-CN"/>
              </w:rPr>
            </w:pPr>
            <w:r>
              <w:rPr>
                <w:rFonts w:ascii="Arial" w:hAnsi="Arial" w:cs="Arial"/>
                <w:sz w:val="18"/>
                <w:lang w:val="en-US" w:eastAsia="zh-CN"/>
              </w:rPr>
              <w:t>1785 MHz</w:t>
            </w:r>
          </w:p>
        </w:tc>
        <w:tc>
          <w:tcPr>
            <w:tcW w:w="1210" w:type="dxa"/>
            <w:tcBorders>
              <w:top w:val="single" w:sz="4" w:space="0" w:color="auto"/>
              <w:left w:val="single" w:sz="4" w:space="0" w:color="auto"/>
              <w:bottom w:val="single" w:sz="4" w:space="0" w:color="auto"/>
              <w:right w:val="single" w:sz="4" w:space="0" w:color="auto"/>
            </w:tcBorders>
            <w:hideMark/>
          </w:tcPr>
          <w:p w14:paraId="7F66DA66" w14:textId="77777777" w:rsidR="00467ADF" w:rsidRPr="00050EB8" w:rsidRDefault="00467ADF" w:rsidP="00F73866">
            <w:pPr>
              <w:keepNext/>
              <w:keepLines/>
              <w:spacing w:after="0"/>
              <w:jc w:val="right"/>
              <w:rPr>
                <w:rFonts w:ascii="Arial" w:hAnsi="Arial" w:cs="Arial"/>
                <w:color w:val="000000"/>
                <w:sz w:val="18"/>
                <w:lang w:eastAsia="zh-CN"/>
              </w:rPr>
            </w:pPr>
            <w:r>
              <w:rPr>
                <w:rFonts w:ascii="Arial" w:hAnsi="Arial" w:cs="Arial"/>
                <w:sz w:val="18"/>
                <w:lang w:val="en-US" w:eastAsia="zh-CN"/>
              </w:rPr>
              <w:t>1805 MHz</w:t>
            </w:r>
          </w:p>
        </w:tc>
        <w:tc>
          <w:tcPr>
            <w:tcW w:w="317" w:type="dxa"/>
            <w:tcBorders>
              <w:top w:val="single" w:sz="4" w:space="0" w:color="auto"/>
              <w:left w:val="single" w:sz="4" w:space="0" w:color="auto"/>
              <w:bottom w:val="single" w:sz="4" w:space="0" w:color="auto"/>
              <w:right w:val="single" w:sz="4" w:space="0" w:color="auto"/>
            </w:tcBorders>
            <w:hideMark/>
          </w:tcPr>
          <w:p w14:paraId="27D568D4" w14:textId="77777777" w:rsidR="00467ADF" w:rsidRDefault="00467ADF"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4123448A" w14:textId="77777777" w:rsidR="00467ADF" w:rsidRPr="00050EB8" w:rsidRDefault="00467ADF" w:rsidP="00F73866">
            <w:pPr>
              <w:keepNext/>
              <w:keepLines/>
              <w:spacing w:after="0"/>
              <w:rPr>
                <w:rFonts w:ascii="Arial" w:hAnsi="Arial" w:cs="Arial"/>
                <w:color w:val="000000"/>
                <w:sz w:val="18"/>
                <w:lang w:eastAsia="zh-CN"/>
              </w:rPr>
            </w:pPr>
            <w:r>
              <w:rPr>
                <w:rFonts w:ascii="Arial" w:hAnsi="Arial" w:cs="Arial"/>
                <w:sz w:val="18"/>
                <w:lang w:val="en-US" w:eastAsia="zh-CN"/>
              </w:rPr>
              <w:t>1880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01092C77" w14:textId="77777777" w:rsidR="00467ADF" w:rsidRPr="00050EB8" w:rsidRDefault="00467ADF" w:rsidP="00F73866">
            <w:pPr>
              <w:keepNext/>
              <w:keepLines/>
              <w:spacing w:after="0"/>
              <w:jc w:val="center"/>
              <w:rPr>
                <w:rFonts w:ascii="Arial" w:hAnsi="Arial"/>
                <w:color w:val="000000"/>
                <w:sz w:val="18"/>
                <w:lang w:eastAsia="zh-CN"/>
              </w:rPr>
            </w:pPr>
            <w:r>
              <w:rPr>
                <w:rFonts w:ascii="Arial" w:hAnsi="Arial" w:cs="Arial"/>
                <w:sz w:val="18"/>
                <w:lang w:eastAsia="ja-JP"/>
              </w:rPr>
              <w:t>FDD</w:t>
            </w:r>
          </w:p>
        </w:tc>
      </w:tr>
      <w:tr w:rsidR="00467ADF" w14:paraId="5F73FE87"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32D902" w14:textId="77777777" w:rsidR="00467ADF" w:rsidRPr="00050EB8" w:rsidRDefault="00467ADF" w:rsidP="00F73866">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01BC20F5" w14:textId="77777777" w:rsidR="00467ADF" w:rsidRPr="00050EB8" w:rsidRDefault="00467ADF" w:rsidP="00F73866">
            <w:pPr>
              <w:keepNext/>
              <w:keepLines/>
              <w:spacing w:after="0"/>
              <w:jc w:val="center"/>
              <w:rPr>
                <w:rFonts w:ascii="Arial" w:hAnsi="Arial"/>
                <w:color w:val="000000"/>
                <w:sz w:val="18"/>
              </w:rPr>
            </w:pPr>
            <w:r>
              <w:rPr>
                <w:rFonts w:ascii="Arial" w:eastAsia="宋体" w:hAnsi="Arial" w:cs="Arial"/>
                <w:sz w:val="18"/>
                <w:lang w:val="en-US" w:eastAsia="zh-CN"/>
              </w:rPr>
              <w:t>n7</w:t>
            </w:r>
          </w:p>
        </w:tc>
        <w:tc>
          <w:tcPr>
            <w:tcW w:w="1212" w:type="dxa"/>
            <w:tcBorders>
              <w:top w:val="single" w:sz="4" w:space="0" w:color="auto"/>
              <w:left w:val="single" w:sz="4" w:space="0" w:color="auto"/>
              <w:bottom w:val="single" w:sz="4" w:space="0" w:color="auto"/>
              <w:right w:val="single" w:sz="4" w:space="0" w:color="auto"/>
            </w:tcBorders>
            <w:vAlign w:val="center"/>
          </w:tcPr>
          <w:p w14:paraId="29491AD1" w14:textId="77777777" w:rsidR="00467ADF" w:rsidRPr="00050EB8" w:rsidRDefault="00467ADF" w:rsidP="00F73866">
            <w:pPr>
              <w:keepNext/>
              <w:keepLines/>
              <w:spacing w:after="0"/>
              <w:jc w:val="right"/>
              <w:rPr>
                <w:rFonts w:ascii="Arial" w:hAnsi="Arial" w:cs="Arial"/>
                <w:color w:val="000000"/>
                <w:sz w:val="18"/>
                <w:lang w:eastAsia="zh-CN"/>
              </w:rPr>
            </w:pPr>
            <w:r>
              <w:rPr>
                <w:rFonts w:ascii="Arial" w:hAnsi="Arial" w:cs="Arial"/>
                <w:sz w:val="18"/>
                <w:lang w:val="en-US" w:eastAsia="zh-CN"/>
              </w:rPr>
              <w:t>2500 MHz</w:t>
            </w:r>
          </w:p>
        </w:tc>
        <w:tc>
          <w:tcPr>
            <w:tcW w:w="317" w:type="dxa"/>
            <w:tcBorders>
              <w:top w:val="single" w:sz="4" w:space="0" w:color="auto"/>
              <w:left w:val="single" w:sz="4" w:space="0" w:color="auto"/>
              <w:bottom w:val="single" w:sz="4" w:space="0" w:color="auto"/>
              <w:right w:val="single" w:sz="4" w:space="0" w:color="auto"/>
            </w:tcBorders>
            <w:vAlign w:val="center"/>
          </w:tcPr>
          <w:p w14:paraId="74968629" w14:textId="77777777" w:rsidR="00467ADF" w:rsidRDefault="00467ADF"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4DA5D99D" w14:textId="77777777" w:rsidR="00467ADF" w:rsidRPr="00050EB8" w:rsidRDefault="00467ADF" w:rsidP="00F73866">
            <w:pPr>
              <w:keepNext/>
              <w:keepLines/>
              <w:spacing w:after="0"/>
              <w:rPr>
                <w:rFonts w:ascii="Arial" w:hAnsi="Arial" w:cs="Arial"/>
                <w:color w:val="000000"/>
                <w:sz w:val="18"/>
                <w:lang w:eastAsia="zh-CN"/>
              </w:rPr>
            </w:pPr>
            <w:r>
              <w:rPr>
                <w:rFonts w:ascii="Arial" w:hAnsi="Arial" w:cs="Arial"/>
                <w:sz w:val="18"/>
                <w:lang w:val="en-US" w:eastAsia="zh-CN"/>
              </w:rPr>
              <w:t>2570 MHz</w:t>
            </w:r>
          </w:p>
        </w:tc>
        <w:tc>
          <w:tcPr>
            <w:tcW w:w="1210" w:type="dxa"/>
            <w:tcBorders>
              <w:top w:val="single" w:sz="4" w:space="0" w:color="auto"/>
              <w:left w:val="single" w:sz="4" w:space="0" w:color="auto"/>
              <w:bottom w:val="single" w:sz="4" w:space="0" w:color="auto"/>
              <w:right w:val="single" w:sz="4" w:space="0" w:color="auto"/>
            </w:tcBorders>
            <w:vAlign w:val="center"/>
          </w:tcPr>
          <w:p w14:paraId="6E9A4CA6" w14:textId="77777777" w:rsidR="00467ADF" w:rsidRPr="00050EB8" w:rsidRDefault="00467ADF" w:rsidP="00F73866">
            <w:pPr>
              <w:keepNext/>
              <w:keepLines/>
              <w:spacing w:after="0"/>
              <w:jc w:val="right"/>
              <w:rPr>
                <w:rFonts w:ascii="Arial" w:hAnsi="Arial" w:cs="Arial"/>
                <w:color w:val="000000"/>
                <w:sz w:val="18"/>
                <w:lang w:eastAsia="zh-CN"/>
              </w:rPr>
            </w:pPr>
            <w:r>
              <w:rPr>
                <w:rFonts w:ascii="Arial" w:hAnsi="Arial" w:cs="Arial"/>
                <w:sz w:val="18"/>
                <w:lang w:val="en-US" w:eastAsia="zh-CN"/>
              </w:rPr>
              <w:t>2620 MHz</w:t>
            </w:r>
          </w:p>
        </w:tc>
        <w:tc>
          <w:tcPr>
            <w:tcW w:w="317" w:type="dxa"/>
            <w:tcBorders>
              <w:top w:val="single" w:sz="4" w:space="0" w:color="auto"/>
              <w:left w:val="single" w:sz="4" w:space="0" w:color="auto"/>
              <w:bottom w:val="single" w:sz="4" w:space="0" w:color="auto"/>
              <w:right w:val="single" w:sz="4" w:space="0" w:color="auto"/>
            </w:tcBorders>
            <w:vAlign w:val="center"/>
          </w:tcPr>
          <w:p w14:paraId="307B7CBC" w14:textId="77777777" w:rsidR="00467ADF" w:rsidRDefault="00467ADF" w:rsidP="00F73866">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0C6CF8AA" w14:textId="77777777" w:rsidR="00467ADF" w:rsidRPr="00050EB8" w:rsidRDefault="00467ADF" w:rsidP="00F73866">
            <w:pPr>
              <w:keepNext/>
              <w:keepLines/>
              <w:spacing w:after="0"/>
              <w:rPr>
                <w:rFonts w:ascii="Arial" w:hAnsi="Arial" w:cs="Arial"/>
                <w:color w:val="000000"/>
                <w:sz w:val="18"/>
                <w:lang w:eastAsia="zh-CN"/>
              </w:rPr>
            </w:pPr>
            <w:r>
              <w:rPr>
                <w:rFonts w:ascii="Arial" w:hAnsi="Arial" w:cs="Arial"/>
                <w:sz w:val="18"/>
                <w:lang w:val="en-US" w:eastAsia="zh-CN"/>
              </w:rPr>
              <w:t>2690 MHz</w:t>
            </w:r>
          </w:p>
        </w:tc>
        <w:tc>
          <w:tcPr>
            <w:tcW w:w="850" w:type="dxa"/>
            <w:tcBorders>
              <w:top w:val="single" w:sz="4" w:space="0" w:color="auto"/>
              <w:left w:val="single" w:sz="4" w:space="0" w:color="auto"/>
              <w:bottom w:val="single" w:sz="4" w:space="0" w:color="auto"/>
              <w:right w:val="single" w:sz="4" w:space="0" w:color="auto"/>
            </w:tcBorders>
            <w:vAlign w:val="center"/>
          </w:tcPr>
          <w:p w14:paraId="4B8C465B" w14:textId="77777777" w:rsidR="00467ADF" w:rsidRPr="00050EB8" w:rsidRDefault="00467ADF" w:rsidP="00F73866">
            <w:pPr>
              <w:keepNext/>
              <w:keepLines/>
              <w:spacing w:after="0"/>
              <w:jc w:val="center"/>
              <w:rPr>
                <w:rFonts w:ascii="Arial" w:hAnsi="Arial"/>
                <w:color w:val="000000"/>
                <w:sz w:val="18"/>
                <w:lang w:eastAsia="zh-CN"/>
              </w:rPr>
            </w:pPr>
            <w:r>
              <w:rPr>
                <w:rFonts w:ascii="Arial" w:hAnsi="Arial" w:cs="Arial"/>
                <w:sz w:val="18"/>
                <w:lang w:eastAsia="ja-JP"/>
              </w:rPr>
              <w:t>FDD</w:t>
            </w:r>
          </w:p>
        </w:tc>
      </w:tr>
      <w:tr w:rsidR="00467ADF" w14:paraId="55B4CA10"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F86957" w14:textId="77777777" w:rsidR="00467ADF" w:rsidRPr="00050EB8" w:rsidRDefault="00467ADF" w:rsidP="00F73866">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7EE28CF" w14:textId="77777777" w:rsidR="00467ADF" w:rsidRPr="00050EB8" w:rsidRDefault="00467ADF" w:rsidP="00F73866">
            <w:pPr>
              <w:keepNext/>
              <w:keepLines/>
              <w:spacing w:after="0"/>
              <w:jc w:val="center"/>
              <w:rPr>
                <w:rFonts w:ascii="Arial" w:hAnsi="Arial"/>
                <w:color w:val="000000"/>
                <w:sz w:val="18"/>
                <w:lang w:eastAsia="zh-CN"/>
              </w:rPr>
            </w:pPr>
            <w:r>
              <w:rPr>
                <w:rFonts w:ascii="Arial" w:eastAsia="宋体" w:hAnsi="Arial"/>
                <w:color w:val="000000"/>
                <w:sz w:val="18"/>
                <w:lang w:eastAsia="zh-CN"/>
              </w:rPr>
              <w:t>n26</w:t>
            </w:r>
          </w:p>
        </w:tc>
        <w:tc>
          <w:tcPr>
            <w:tcW w:w="1212" w:type="dxa"/>
            <w:tcBorders>
              <w:top w:val="single" w:sz="4" w:space="0" w:color="auto"/>
              <w:left w:val="single" w:sz="4" w:space="0" w:color="auto"/>
              <w:bottom w:val="single" w:sz="4" w:space="0" w:color="auto"/>
              <w:right w:val="single" w:sz="4" w:space="0" w:color="auto"/>
            </w:tcBorders>
            <w:hideMark/>
          </w:tcPr>
          <w:p w14:paraId="06A0974C" w14:textId="77777777" w:rsidR="00467ADF" w:rsidRPr="00050EB8" w:rsidRDefault="00467ADF" w:rsidP="00F73866">
            <w:pPr>
              <w:keepNext/>
              <w:keepLines/>
              <w:spacing w:after="0"/>
              <w:jc w:val="right"/>
              <w:rPr>
                <w:rFonts w:ascii="Arial" w:hAnsi="Arial" w:cs="Arial"/>
                <w:color w:val="000000"/>
                <w:sz w:val="18"/>
                <w:lang w:eastAsia="zh-CN"/>
              </w:rPr>
            </w:pPr>
            <w:r>
              <w:rPr>
                <w:rFonts w:ascii="Arial" w:hAnsi="Arial" w:cs="Arial"/>
                <w:sz w:val="18"/>
                <w:lang w:val="en-US" w:eastAsia="zh-CN"/>
              </w:rPr>
              <w:t>814 MHz</w:t>
            </w:r>
          </w:p>
        </w:tc>
        <w:tc>
          <w:tcPr>
            <w:tcW w:w="317" w:type="dxa"/>
            <w:tcBorders>
              <w:top w:val="single" w:sz="4" w:space="0" w:color="auto"/>
              <w:left w:val="single" w:sz="4" w:space="0" w:color="auto"/>
              <w:bottom w:val="single" w:sz="4" w:space="0" w:color="auto"/>
              <w:right w:val="single" w:sz="4" w:space="0" w:color="auto"/>
            </w:tcBorders>
            <w:hideMark/>
          </w:tcPr>
          <w:p w14:paraId="59D8E918" w14:textId="77777777" w:rsidR="00467ADF" w:rsidRDefault="00467ADF"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7173172E" w14:textId="77777777" w:rsidR="00467ADF" w:rsidRPr="00050EB8" w:rsidRDefault="00467ADF" w:rsidP="00F73866">
            <w:pPr>
              <w:keepNext/>
              <w:keepLines/>
              <w:spacing w:after="0"/>
              <w:rPr>
                <w:rFonts w:ascii="Arial" w:hAnsi="Arial" w:cs="Arial"/>
                <w:color w:val="000000"/>
                <w:sz w:val="18"/>
                <w:lang w:eastAsia="zh-CN"/>
              </w:rPr>
            </w:pPr>
            <w:r>
              <w:rPr>
                <w:rFonts w:ascii="Arial" w:hAnsi="Arial" w:cs="Arial"/>
                <w:sz w:val="18"/>
                <w:lang w:val="en-US" w:eastAsia="zh-CN"/>
              </w:rPr>
              <w:t>849 MHz</w:t>
            </w:r>
          </w:p>
        </w:tc>
        <w:tc>
          <w:tcPr>
            <w:tcW w:w="1210" w:type="dxa"/>
            <w:tcBorders>
              <w:top w:val="single" w:sz="4" w:space="0" w:color="auto"/>
              <w:left w:val="single" w:sz="4" w:space="0" w:color="auto"/>
              <w:bottom w:val="single" w:sz="4" w:space="0" w:color="auto"/>
              <w:right w:val="single" w:sz="4" w:space="0" w:color="auto"/>
            </w:tcBorders>
            <w:hideMark/>
          </w:tcPr>
          <w:p w14:paraId="674D3B44" w14:textId="77777777" w:rsidR="00467ADF" w:rsidRPr="00050EB8" w:rsidRDefault="00467ADF" w:rsidP="00F73866">
            <w:pPr>
              <w:keepNext/>
              <w:keepLines/>
              <w:spacing w:after="0"/>
              <w:jc w:val="right"/>
              <w:rPr>
                <w:rFonts w:ascii="Arial" w:hAnsi="Arial" w:cs="Arial"/>
                <w:color w:val="000000"/>
                <w:sz w:val="18"/>
                <w:lang w:eastAsia="zh-CN"/>
              </w:rPr>
            </w:pPr>
            <w:r>
              <w:rPr>
                <w:rFonts w:ascii="Arial" w:hAnsi="Arial" w:cs="Arial"/>
                <w:sz w:val="18"/>
                <w:lang w:val="en-US" w:eastAsia="zh-CN"/>
              </w:rPr>
              <w:t>859 MHz</w:t>
            </w:r>
          </w:p>
        </w:tc>
        <w:tc>
          <w:tcPr>
            <w:tcW w:w="317" w:type="dxa"/>
            <w:tcBorders>
              <w:top w:val="single" w:sz="4" w:space="0" w:color="auto"/>
              <w:left w:val="single" w:sz="4" w:space="0" w:color="auto"/>
              <w:bottom w:val="single" w:sz="4" w:space="0" w:color="auto"/>
              <w:right w:val="single" w:sz="4" w:space="0" w:color="auto"/>
            </w:tcBorders>
            <w:hideMark/>
          </w:tcPr>
          <w:p w14:paraId="18E78DC7" w14:textId="77777777" w:rsidR="00467ADF" w:rsidRDefault="00467ADF"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0636B841" w14:textId="77777777" w:rsidR="00467ADF" w:rsidRPr="00050EB8" w:rsidRDefault="00467ADF" w:rsidP="00F73866">
            <w:pPr>
              <w:keepNext/>
              <w:keepLines/>
              <w:spacing w:after="0"/>
              <w:rPr>
                <w:rFonts w:ascii="Arial" w:hAnsi="Arial" w:cs="Arial"/>
                <w:color w:val="000000"/>
                <w:sz w:val="18"/>
                <w:lang w:eastAsia="zh-CN"/>
              </w:rPr>
            </w:pPr>
            <w:r>
              <w:rPr>
                <w:rFonts w:ascii="Arial" w:hAnsi="Arial" w:cs="Arial"/>
                <w:sz w:val="18"/>
                <w:lang w:val="en-US" w:eastAsia="zh-CN"/>
              </w:rPr>
              <w:t>894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C47487C" w14:textId="77777777" w:rsidR="00467ADF" w:rsidRPr="00050EB8" w:rsidRDefault="00467ADF" w:rsidP="00F73866">
            <w:pPr>
              <w:keepNext/>
              <w:keepLines/>
              <w:spacing w:after="0"/>
              <w:jc w:val="center"/>
              <w:rPr>
                <w:rFonts w:ascii="Arial" w:hAnsi="Arial" w:cs="Arial"/>
                <w:color w:val="000000"/>
                <w:sz w:val="18"/>
                <w:szCs w:val="18"/>
                <w:lang w:eastAsia="zh-CN"/>
              </w:rPr>
            </w:pPr>
            <w:r>
              <w:rPr>
                <w:rFonts w:ascii="Arial" w:hAnsi="Arial" w:cs="Arial"/>
                <w:sz w:val="18"/>
                <w:lang w:eastAsia="ja-JP"/>
              </w:rPr>
              <w:t>FDD</w:t>
            </w:r>
          </w:p>
        </w:tc>
      </w:tr>
    </w:tbl>
    <w:p w14:paraId="13B89BF6" w14:textId="77777777" w:rsidR="00467ADF" w:rsidRDefault="00467ADF" w:rsidP="00467ADF">
      <w:pPr>
        <w:rPr>
          <w:lang w:eastAsia="ko-KR"/>
        </w:rPr>
      </w:pPr>
    </w:p>
    <w:p w14:paraId="2C43DF2C" w14:textId="57DFAE0D" w:rsidR="00467ADF" w:rsidRPr="00A20126" w:rsidRDefault="00467ADF" w:rsidP="00467ADF">
      <w:pPr>
        <w:pStyle w:val="41"/>
      </w:pPr>
      <w:bookmarkStart w:id="173" w:name="_Toc136288172"/>
      <w:r w:rsidRPr="00A20126">
        <w:t>5.</w:t>
      </w:r>
      <w:r>
        <w:rPr>
          <w:rFonts w:hint="eastAsia"/>
        </w:rPr>
        <w:t>9.</w:t>
      </w:r>
      <w:r>
        <w:t>1.2</w:t>
      </w:r>
      <w:r>
        <w:tab/>
        <w:t xml:space="preserve">Channel bandwidths per operating band for </w:t>
      </w:r>
      <w:r>
        <w:rPr>
          <w:rFonts w:hint="eastAsia"/>
        </w:rPr>
        <w:t>CA</w:t>
      </w:r>
      <w:bookmarkEnd w:id="173"/>
    </w:p>
    <w:p w14:paraId="42D5544E" w14:textId="609150E8" w:rsidR="00467ADF" w:rsidRPr="00A20126" w:rsidRDefault="00467ADF" w:rsidP="00467ADF">
      <w:pPr>
        <w:pStyle w:val="TH"/>
        <w:rPr>
          <w:rFonts w:cs="Arial"/>
        </w:rPr>
      </w:pPr>
      <w:r>
        <w:rPr>
          <w:rFonts w:cs="Arial"/>
        </w:rPr>
        <w:t xml:space="preserve">Table </w:t>
      </w:r>
      <w:r w:rsidRPr="00A20126">
        <w:rPr>
          <w:rFonts w:cs="Arial"/>
        </w:rPr>
        <w:t>5.</w:t>
      </w:r>
      <w:r>
        <w:rPr>
          <w:rFonts w:cs="Arial" w:hint="eastAsia"/>
        </w:rPr>
        <w:t>9</w:t>
      </w:r>
      <w:r>
        <w:rPr>
          <w:rFonts w:cs="Arial"/>
        </w:rPr>
        <w:t xml:space="preserve">.1.2-1: Supported bandwidths per </w:t>
      </w:r>
      <w:r w:rsidRPr="00A20126">
        <w:rPr>
          <w:rFonts w:cs="Arial"/>
        </w:rPr>
        <w:t>CA</w:t>
      </w:r>
      <w:r>
        <w:rPr>
          <w:rFonts w:cs="Arial"/>
        </w:rPr>
        <w:t xml:space="preserve"> band combination of </w:t>
      </w:r>
      <w:r w:rsidRPr="00467ADF">
        <w:rPr>
          <w:rFonts w:cs="Arial"/>
        </w:rPr>
        <w:t>band n</w:t>
      </w:r>
      <w:r>
        <w:rPr>
          <w:rFonts w:cs="Arial"/>
        </w:rPr>
        <w:t>3</w:t>
      </w:r>
      <w:r w:rsidRPr="00467ADF">
        <w:rPr>
          <w:rFonts w:cs="Arial"/>
        </w:rPr>
        <w:t>+n</w:t>
      </w:r>
      <w:r>
        <w:rPr>
          <w:rFonts w:cs="Arial"/>
        </w:rPr>
        <w:t>7</w:t>
      </w:r>
      <w:r w:rsidRPr="00467ADF">
        <w:rPr>
          <w:rFonts w:cs="Arial"/>
        </w:rPr>
        <w:t>+n</w:t>
      </w:r>
      <w:r>
        <w:rPr>
          <w:rFonts w:cs="Arial"/>
        </w:rPr>
        <w:t>26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467ADF" w14:paraId="4E0AFDB0" w14:textId="77777777" w:rsidTr="00F73866">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0D100C74" w14:textId="77777777" w:rsidR="00467ADF" w:rsidRDefault="00467ADF" w:rsidP="00F73866">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3BBA88FF" w14:textId="77777777" w:rsidR="00467ADF" w:rsidRDefault="00467ADF" w:rsidP="00F73866">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7E2663B8" w14:textId="77777777" w:rsidR="00467ADF" w:rsidRDefault="00467ADF" w:rsidP="00F73866">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1CC75D1" w14:textId="77777777" w:rsidR="00467ADF" w:rsidRDefault="00467ADF" w:rsidP="00F7386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3BD0A306" w14:textId="77777777" w:rsidR="00467ADF" w:rsidRDefault="00467ADF" w:rsidP="00F73866">
            <w:pPr>
              <w:pStyle w:val="TAH"/>
              <w:overflowPunct w:val="0"/>
              <w:autoSpaceDE w:val="0"/>
              <w:autoSpaceDN w:val="0"/>
              <w:adjustRightInd w:val="0"/>
              <w:rPr>
                <w:szCs w:val="18"/>
                <w:lang w:val="en-US" w:eastAsia="zh-CN"/>
              </w:rPr>
            </w:pPr>
            <w:r>
              <w:t>Bandwidth combination set</w:t>
            </w:r>
          </w:p>
        </w:tc>
      </w:tr>
      <w:tr w:rsidR="00467ADF" w14:paraId="3E061D69" w14:textId="77777777" w:rsidTr="00F7386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B320FB" w14:textId="77777777" w:rsidR="00467ADF" w:rsidRDefault="00467ADF" w:rsidP="00F73866">
            <w:pPr>
              <w:pStyle w:val="TAC"/>
              <w:overflowPunct w:val="0"/>
              <w:autoSpaceDE w:val="0"/>
              <w:autoSpaceDN w:val="0"/>
              <w:adjustRightInd w:val="0"/>
              <w:rPr>
                <w:rFonts w:eastAsia="宋体"/>
                <w:szCs w:val="18"/>
                <w:lang w:val="en-US" w:eastAsia="zh-CN"/>
              </w:rPr>
            </w:pPr>
            <w:r w:rsidRPr="009B4792">
              <w:t>CA_</w:t>
            </w:r>
            <w:r>
              <w:t>n3</w:t>
            </w:r>
            <w:r w:rsidRPr="009B4792">
              <w:t>A-</w:t>
            </w:r>
            <w:r>
              <w:t>n7</w:t>
            </w:r>
            <w:r w:rsidRPr="009B4792">
              <w:t>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050111" w14:textId="77777777" w:rsidR="00467ADF" w:rsidRPr="008542CE" w:rsidRDefault="00467ADF" w:rsidP="00F73866">
            <w:pPr>
              <w:pStyle w:val="TAC"/>
              <w:overflowPunct w:val="0"/>
              <w:autoSpaceDE w:val="0"/>
              <w:autoSpaceDN w:val="0"/>
              <w:adjustRightInd w:val="0"/>
              <w:rPr>
                <w:szCs w:val="18"/>
                <w:lang w:val="en-US" w:eastAsia="zh-CN"/>
              </w:rPr>
            </w:pPr>
            <w:r w:rsidRPr="008542CE">
              <w:rPr>
                <w:szCs w:val="18"/>
                <w:lang w:val="en-US" w:eastAsia="zh-CN"/>
              </w:rPr>
              <w:t>CA_</w:t>
            </w:r>
            <w:r>
              <w:rPr>
                <w:szCs w:val="18"/>
                <w:lang w:val="en-US" w:eastAsia="zh-CN"/>
              </w:rPr>
              <w:t>n3</w:t>
            </w:r>
            <w:r w:rsidRPr="008542CE">
              <w:rPr>
                <w:szCs w:val="18"/>
                <w:lang w:val="en-US" w:eastAsia="zh-CN"/>
              </w:rPr>
              <w:t>A-n26A</w:t>
            </w:r>
          </w:p>
          <w:p w14:paraId="6806D8BE" w14:textId="77777777" w:rsidR="00467ADF" w:rsidRPr="008542CE" w:rsidRDefault="00467ADF" w:rsidP="00F73866">
            <w:pPr>
              <w:pStyle w:val="TAC"/>
              <w:overflowPunct w:val="0"/>
              <w:autoSpaceDE w:val="0"/>
              <w:autoSpaceDN w:val="0"/>
              <w:adjustRightInd w:val="0"/>
              <w:rPr>
                <w:szCs w:val="18"/>
                <w:lang w:val="en-US" w:eastAsia="zh-CN"/>
              </w:rPr>
            </w:pPr>
            <w:r w:rsidRPr="008542CE">
              <w:rPr>
                <w:szCs w:val="18"/>
                <w:lang w:val="en-US" w:eastAsia="zh-CN"/>
              </w:rPr>
              <w:t>CA_</w:t>
            </w:r>
            <w:r>
              <w:rPr>
                <w:szCs w:val="18"/>
                <w:lang w:val="en-US" w:eastAsia="zh-CN"/>
              </w:rPr>
              <w:t>n3</w:t>
            </w:r>
            <w:r w:rsidRPr="008542CE">
              <w:rPr>
                <w:szCs w:val="18"/>
                <w:lang w:val="en-US" w:eastAsia="zh-CN"/>
              </w:rPr>
              <w:t>A-n7A</w:t>
            </w:r>
          </w:p>
          <w:p w14:paraId="69B5DCB1" w14:textId="77777777" w:rsidR="00467ADF" w:rsidRDefault="00467ADF" w:rsidP="00F73866">
            <w:pPr>
              <w:pStyle w:val="TAC"/>
              <w:overflowPunct w:val="0"/>
              <w:autoSpaceDE w:val="0"/>
              <w:autoSpaceDN w:val="0"/>
              <w:adjustRightInd w:val="0"/>
              <w:rPr>
                <w:rFonts w:eastAsia="宋体"/>
                <w:szCs w:val="18"/>
                <w:lang w:val="en-US" w:eastAsia="zh-CN"/>
              </w:rPr>
            </w:pPr>
            <w:r w:rsidRPr="008542CE">
              <w:rPr>
                <w:szCs w:val="18"/>
                <w:lang w:val="en-US" w:eastAsia="zh-CN"/>
              </w:rPr>
              <w:t>CA_n7A-n26A</w:t>
            </w:r>
          </w:p>
        </w:tc>
        <w:tc>
          <w:tcPr>
            <w:tcW w:w="730" w:type="dxa"/>
            <w:tcBorders>
              <w:left w:val="single" w:sz="4" w:space="0" w:color="auto"/>
              <w:right w:val="single" w:sz="4" w:space="0" w:color="auto"/>
            </w:tcBorders>
            <w:vAlign w:val="center"/>
          </w:tcPr>
          <w:p w14:paraId="00E0732E" w14:textId="77777777" w:rsidR="00467ADF" w:rsidRDefault="00467ADF" w:rsidP="00F73866">
            <w:pPr>
              <w:pStyle w:val="TAC"/>
              <w:overflowPunct w:val="0"/>
              <w:autoSpaceDE w:val="0"/>
              <w:autoSpaceDN w:val="0"/>
              <w:adjustRightInd w:val="0"/>
              <w:rPr>
                <w:szCs w:val="18"/>
                <w:lang w:val="en-US" w:eastAsia="zh-CN"/>
              </w:rPr>
            </w:pPr>
            <w:r>
              <w:rPr>
                <w:color w:val="000000"/>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DAF6F5F" w14:textId="77777777" w:rsidR="00467ADF" w:rsidRDefault="00467ADF" w:rsidP="00F7386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w:t>
            </w:r>
            <w:r>
              <w:rPr>
                <w:rFonts w:ascii="Arial" w:eastAsia="宋体" w:hAnsi="Arial" w:cs="Arial" w:hint="eastAsia"/>
                <w:sz w:val="18"/>
                <w:szCs w:val="18"/>
                <w:lang w:val="en-US" w:eastAsia="zh-CN" w:bidi="ar"/>
              </w:rPr>
              <w:t>, 40</w:t>
            </w:r>
          </w:p>
        </w:tc>
        <w:tc>
          <w:tcPr>
            <w:tcW w:w="1360" w:type="dxa"/>
            <w:tcBorders>
              <w:left w:val="single" w:sz="4" w:space="0" w:color="auto"/>
              <w:bottom w:val="nil"/>
              <w:right w:val="single" w:sz="4" w:space="0" w:color="auto"/>
            </w:tcBorders>
            <w:shd w:val="clear" w:color="auto" w:fill="auto"/>
            <w:vAlign w:val="center"/>
          </w:tcPr>
          <w:p w14:paraId="0E506A2E" w14:textId="77777777" w:rsidR="00467ADF" w:rsidRDefault="00467ADF" w:rsidP="00F73866">
            <w:pPr>
              <w:pStyle w:val="TAC"/>
              <w:overflowPunct w:val="0"/>
              <w:autoSpaceDE w:val="0"/>
              <w:autoSpaceDN w:val="0"/>
              <w:adjustRightInd w:val="0"/>
              <w:rPr>
                <w:szCs w:val="18"/>
                <w:lang w:val="en-US" w:eastAsia="zh-CN"/>
              </w:rPr>
            </w:pPr>
            <w:r>
              <w:rPr>
                <w:rFonts w:hint="eastAsia"/>
                <w:szCs w:val="18"/>
                <w:lang w:val="en-US" w:eastAsia="zh-CN"/>
              </w:rPr>
              <w:t>0</w:t>
            </w:r>
          </w:p>
        </w:tc>
      </w:tr>
      <w:tr w:rsidR="00467ADF" w14:paraId="371EDD93" w14:textId="77777777" w:rsidTr="00F73866">
        <w:trPr>
          <w:trHeight w:val="187"/>
        </w:trPr>
        <w:tc>
          <w:tcPr>
            <w:tcW w:w="1983" w:type="dxa"/>
            <w:tcBorders>
              <w:top w:val="nil"/>
              <w:left w:val="single" w:sz="4" w:space="0" w:color="auto"/>
              <w:bottom w:val="nil"/>
              <w:right w:val="single" w:sz="4" w:space="0" w:color="auto"/>
            </w:tcBorders>
            <w:shd w:val="clear" w:color="auto" w:fill="auto"/>
            <w:vAlign w:val="center"/>
          </w:tcPr>
          <w:p w14:paraId="0BA30F8D" w14:textId="77777777" w:rsidR="00467ADF" w:rsidRDefault="00467ADF"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99855DD" w14:textId="77777777" w:rsidR="00467ADF" w:rsidRDefault="00467ADF"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422B742" w14:textId="77777777" w:rsidR="00467ADF" w:rsidRDefault="00467ADF" w:rsidP="00F73866">
            <w:pPr>
              <w:pStyle w:val="TAC"/>
              <w:overflowPunct w:val="0"/>
              <w:autoSpaceDE w:val="0"/>
              <w:autoSpaceDN w:val="0"/>
              <w:adjustRightInd w:val="0"/>
              <w:rPr>
                <w:szCs w:val="18"/>
                <w:lang w:val="en-US" w:eastAsia="zh-CN"/>
              </w:rPr>
            </w:pPr>
            <w:r>
              <w:rPr>
                <w:color w:val="000000"/>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2DD2CC1" w14:textId="77777777" w:rsidR="00467ADF" w:rsidRDefault="00467ADF" w:rsidP="00F7386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w:t>
            </w:r>
            <w:r>
              <w:rPr>
                <w:rFonts w:ascii="Arial" w:eastAsia="宋体" w:hAnsi="Arial" w:cs="Arial" w:hint="eastAsia"/>
                <w:sz w:val="18"/>
                <w:szCs w:val="18"/>
                <w:lang w:val="en-US" w:eastAsia="zh-CN" w:bidi="ar"/>
              </w:rPr>
              <w:t>, 40</w:t>
            </w:r>
            <w:r>
              <w:rPr>
                <w:rFonts w:ascii="Arial" w:eastAsia="宋体" w:hAnsi="Arial" w:cs="Arial"/>
                <w:sz w:val="18"/>
                <w:szCs w:val="18"/>
                <w:lang w:val="en-US" w:eastAsia="zh-CN" w:bidi="ar"/>
              </w:rPr>
              <w:t>, 50</w:t>
            </w:r>
          </w:p>
        </w:tc>
        <w:tc>
          <w:tcPr>
            <w:tcW w:w="1360" w:type="dxa"/>
            <w:tcBorders>
              <w:top w:val="nil"/>
              <w:left w:val="single" w:sz="4" w:space="0" w:color="auto"/>
              <w:bottom w:val="nil"/>
              <w:right w:val="single" w:sz="4" w:space="0" w:color="auto"/>
            </w:tcBorders>
            <w:shd w:val="clear" w:color="auto" w:fill="auto"/>
            <w:vAlign w:val="center"/>
          </w:tcPr>
          <w:p w14:paraId="6A0AB06B" w14:textId="77777777" w:rsidR="00467ADF" w:rsidRDefault="00467ADF" w:rsidP="00F73866">
            <w:pPr>
              <w:pStyle w:val="TAC"/>
              <w:overflowPunct w:val="0"/>
              <w:autoSpaceDE w:val="0"/>
              <w:autoSpaceDN w:val="0"/>
              <w:adjustRightInd w:val="0"/>
              <w:rPr>
                <w:szCs w:val="18"/>
                <w:lang w:val="en-US" w:eastAsia="zh-CN"/>
              </w:rPr>
            </w:pPr>
          </w:p>
        </w:tc>
      </w:tr>
      <w:tr w:rsidR="00467ADF" w14:paraId="5058526A" w14:textId="77777777" w:rsidTr="00F7386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272F0A" w14:textId="77777777" w:rsidR="00467ADF" w:rsidRDefault="00467ADF"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4455EC" w14:textId="77777777" w:rsidR="00467ADF" w:rsidRDefault="00467ADF"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10A0F68F" w14:textId="77777777" w:rsidR="00467ADF" w:rsidRDefault="00467ADF" w:rsidP="00F73866">
            <w:pPr>
              <w:pStyle w:val="TAC"/>
              <w:overflowPunct w:val="0"/>
              <w:autoSpaceDE w:val="0"/>
              <w:autoSpaceDN w:val="0"/>
              <w:adjustRightInd w:val="0"/>
              <w:rPr>
                <w:szCs w:val="18"/>
                <w:lang w:val="en-US" w:eastAsia="zh-CN"/>
              </w:rPr>
            </w:pPr>
            <w:r>
              <w:rPr>
                <w:rFonts w:eastAsia="宋体"/>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A1F8BCB" w14:textId="77777777" w:rsidR="00467ADF" w:rsidRDefault="00467ADF" w:rsidP="00F7386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4294ED" w14:textId="77777777" w:rsidR="00467ADF" w:rsidRDefault="00467ADF" w:rsidP="00F73866">
            <w:pPr>
              <w:pStyle w:val="TAC"/>
              <w:overflowPunct w:val="0"/>
              <w:autoSpaceDE w:val="0"/>
              <w:autoSpaceDN w:val="0"/>
              <w:adjustRightInd w:val="0"/>
              <w:rPr>
                <w:szCs w:val="18"/>
                <w:lang w:val="en-US" w:eastAsia="zh-CN"/>
              </w:rPr>
            </w:pPr>
          </w:p>
        </w:tc>
      </w:tr>
      <w:tr w:rsidR="00467ADF" w14:paraId="69923629" w14:textId="77777777" w:rsidTr="00F7386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5E9255" w14:textId="77777777" w:rsidR="00467ADF" w:rsidRDefault="00467ADF" w:rsidP="00F73866">
            <w:pPr>
              <w:pStyle w:val="TAC"/>
              <w:overflowPunct w:val="0"/>
              <w:autoSpaceDE w:val="0"/>
              <w:autoSpaceDN w:val="0"/>
              <w:adjustRightInd w:val="0"/>
              <w:rPr>
                <w:rFonts w:eastAsia="宋体"/>
                <w:szCs w:val="18"/>
                <w:lang w:val="en-US" w:eastAsia="zh-CN"/>
              </w:rPr>
            </w:pPr>
            <w:r w:rsidRPr="009B4792">
              <w:t>CA_</w:t>
            </w:r>
            <w:r>
              <w:t>n3</w:t>
            </w:r>
            <w:r w:rsidRPr="009B4792">
              <w:t>A-</w:t>
            </w:r>
            <w:r>
              <w:t>n7B</w:t>
            </w:r>
            <w:r w:rsidRPr="009B4792">
              <w:t>-n26A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20C150" w14:textId="77777777" w:rsidR="00467ADF" w:rsidRPr="008542CE" w:rsidRDefault="00467ADF" w:rsidP="00F73866">
            <w:pPr>
              <w:pStyle w:val="TAC"/>
              <w:overflowPunct w:val="0"/>
              <w:autoSpaceDE w:val="0"/>
              <w:autoSpaceDN w:val="0"/>
              <w:adjustRightInd w:val="0"/>
              <w:rPr>
                <w:szCs w:val="18"/>
                <w:lang w:val="en-US" w:eastAsia="zh-CN"/>
              </w:rPr>
            </w:pPr>
            <w:r w:rsidRPr="008542CE">
              <w:rPr>
                <w:szCs w:val="18"/>
                <w:lang w:val="en-US" w:eastAsia="zh-CN"/>
              </w:rPr>
              <w:t>CA_</w:t>
            </w:r>
            <w:r>
              <w:rPr>
                <w:szCs w:val="18"/>
                <w:lang w:val="en-US" w:eastAsia="zh-CN"/>
              </w:rPr>
              <w:t>n3</w:t>
            </w:r>
            <w:r w:rsidRPr="008542CE">
              <w:rPr>
                <w:szCs w:val="18"/>
                <w:lang w:val="en-US" w:eastAsia="zh-CN"/>
              </w:rPr>
              <w:t>A-n26A</w:t>
            </w:r>
          </w:p>
          <w:p w14:paraId="2DA4EC43" w14:textId="77777777" w:rsidR="00467ADF" w:rsidRPr="008542CE" w:rsidRDefault="00467ADF" w:rsidP="00F73866">
            <w:pPr>
              <w:pStyle w:val="TAC"/>
              <w:overflowPunct w:val="0"/>
              <w:autoSpaceDE w:val="0"/>
              <w:autoSpaceDN w:val="0"/>
              <w:adjustRightInd w:val="0"/>
              <w:rPr>
                <w:szCs w:val="18"/>
                <w:lang w:val="en-US" w:eastAsia="zh-CN"/>
              </w:rPr>
            </w:pPr>
            <w:r w:rsidRPr="008542CE">
              <w:rPr>
                <w:szCs w:val="18"/>
                <w:lang w:val="en-US" w:eastAsia="zh-CN"/>
              </w:rPr>
              <w:t>CA_</w:t>
            </w:r>
            <w:r>
              <w:rPr>
                <w:szCs w:val="18"/>
                <w:lang w:val="en-US" w:eastAsia="zh-CN"/>
              </w:rPr>
              <w:t>n3</w:t>
            </w:r>
            <w:r w:rsidRPr="008542CE">
              <w:rPr>
                <w:szCs w:val="18"/>
                <w:lang w:val="en-US" w:eastAsia="zh-CN"/>
              </w:rPr>
              <w:t>A-n7A</w:t>
            </w:r>
          </w:p>
          <w:p w14:paraId="2B0883C8" w14:textId="77777777" w:rsidR="00467ADF" w:rsidRPr="008542CE" w:rsidRDefault="00467ADF" w:rsidP="00F73866">
            <w:pPr>
              <w:pStyle w:val="TAC"/>
              <w:overflowPunct w:val="0"/>
              <w:autoSpaceDE w:val="0"/>
              <w:autoSpaceDN w:val="0"/>
              <w:adjustRightInd w:val="0"/>
              <w:rPr>
                <w:szCs w:val="18"/>
                <w:lang w:val="en-US" w:eastAsia="zh-CN"/>
              </w:rPr>
            </w:pPr>
            <w:r w:rsidRPr="008542CE">
              <w:rPr>
                <w:szCs w:val="18"/>
                <w:lang w:val="en-US" w:eastAsia="zh-CN"/>
              </w:rPr>
              <w:t>CA_n7A-n26A</w:t>
            </w:r>
          </w:p>
          <w:p w14:paraId="00B46767" w14:textId="77777777" w:rsidR="00467ADF" w:rsidRDefault="00467ADF" w:rsidP="00F73866">
            <w:pPr>
              <w:pStyle w:val="TAC"/>
              <w:overflowPunct w:val="0"/>
              <w:autoSpaceDE w:val="0"/>
              <w:autoSpaceDN w:val="0"/>
              <w:adjustRightInd w:val="0"/>
              <w:rPr>
                <w:rFonts w:eastAsia="宋体"/>
                <w:szCs w:val="18"/>
                <w:lang w:val="en-US" w:eastAsia="zh-CN"/>
              </w:rPr>
            </w:pPr>
            <w:r w:rsidRPr="008542CE">
              <w:rPr>
                <w:szCs w:val="18"/>
                <w:lang w:val="en-US" w:eastAsia="zh-CN"/>
              </w:rPr>
              <w:t>CA_n7B</w:t>
            </w:r>
          </w:p>
        </w:tc>
        <w:tc>
          <w:tcPr>
            <w:tcW w:w="730" w:type="dxa"/>
            <w:tcBorders>
              <w:left w:val="single" w:sz="4" w:space="0" w:color="auto"/>
              <w:right w:val="single" w:sz="4" w:space="0" w:color="auto"/>
            </w:tcBorders>
            <w:vAlign w:val="center"/>
          </w:tcPr>
          <w:p w14:paraId="23EF826F" w14:textId="77777777" w:rsidR="00467ADF" w:rsidRDefault="00467ADF" w:rsidP="00F73866">
            <w:pPr>
              <w:pStyle w:val="TAC"/>
              <w:overflowPunct w:val="0"/>
              <w:autoSpaceDE w:val="0"/>
              <w:autoSpaceDN w:val="0"/>
              <w:adjustRightInd w:val="0"/>
              <w:rPr>
                <w:szCs w:val="18"/>
                <w:lang w:val="en-US" w:eastAsia="zh-CN"/>
              </w:rPr>
            </w:pPr>
            <w:r>
              <w:rPr>
                <w:color w:val="000000"/>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66B8FA7" w14:textId="77777777" w:rsidR="00467ADF" w:rsidRDefault="00467ADF" w:rsidP="00F7386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w:t>
            </w:r>
            <w:r>
              <w:rPr>
                <w:rFonts w:ascii="Arial" w:eastAsia="宋体" w:hAnsi="Arial" w:cs="Arial" w:hint="eastAsia"/>
                <w:sz w:val="18"/>
                <w:szCs w:val="18"/>
                <w:lang w:val="en-US" w:eastAsia="zh-CN" w:bidi="ar"/>
              </w:rPr>
              <w:t>, 40</w:t>
            </w:r>
          </w:p>
        </w:tc>
        <w:tc>
          <w:tcPr>
            <w:tcW w:w="1360" w:type="dxa"/>
            <w:tcBorders>
              <w:left w:val="single" w:sz="4" w:space="0" w:color="auto"/>
              <w:bottom w:val="nil"/>
              <w:right w:val="single" w:sz="4" w:space="0" w:color="auto"/>
            </w:tcBorders>
            <w:shd w:val="clear" w:color="auto" w:fill="auto"/>
            <w:vAlign w:val="center"/>
          </w:tcPr>
          <w:p w14:paraId="5772C8E7" w14:textId="77777777" w:rsidR="00467ADF" w:rsidRDefault="00467ADF" w:rsidP="00F73866">
            <w:pPr>
              <w:pStyle w:val="TAC"/>
              <w:overflowPunct w:val="0"/>
              <w:autoSpaceDE w:val="0"/>
              <w:autoSpaceDN w:val="0"/>
              <w:adjustRightInd w:val="0"/>
              <w:rPr>
                <w:szCs w:val="18"/>
                <w:lang w:val="en-US" w:eastAsia="zh-CN"/>
              </w:rPr>
            </w:pPr>
            <w:r>
              <w:rPr>
                <w:rFonts w:hint="eastAsia"/>
                <w:szCs w:val="18"/>
                <w:lang w:val="en-US" w:eastAsia="zh-CN"/>
              </w:rPr>
              <w:t>0</w:t>
            </w:r>
          </w:p>
        </w:tc>
      </w:tr>
      <w:tr w:rsidR="00467ADF" w14:paraId="0DEC3060" w14:textId="77777777" w:rsidTr="00F73866">
        <w:trPr>
          <w:trHeight w:val="187"/>
        </w:trPr>
        <w:tc>
          <w:tcPr>
            <w:tcW w:w="1983" w:type="dxa"/>
            <w:tcBorders>
              <w:top w:val="nil"/>
              <w:left w:val="single" w:sz="4" w:space="0" w:color="auto"/>
              <w:bottom w:val="nil"/>
              <w:right w:val="single" w:sz="4" w:space="0" w:color="auto"/>
            </w:tcBorders>
            <w:shd w:val="clear" w:color="auto" w:fill="auto"/>
            <w:vAlign w:val="center"/>
          </w:tcPr>
          <w:p w14:paraId="2934A07B" w14:textId="77777777" w:rsidR="00467ADF" w:rsidRDefault="00467ADF"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2FD6380" w14:textId="77777777" w:rsidR="00467ADF" w:rsidRDefault="00467ADF"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2DDF1705" w14:textId="77777777" w:rsidR="00467ADF" w:rsidRDefault="00467ADF" w:rsidP="00F73866">
            <w:pPr>
              <w:pStyle w:val="TAC"/>
              <w:overflowPunct w:val="0"/>
              <w:autoSpaceDE w:val="0"/>
              <w:autoSpaceDN w:val="0"/>
              <w:adjustRightInd w:val="0"/>
              <w:rPr>
                <w:szCs w:val="18"/>
                <w:lang w:val="en-US" w:eastAsia="zh-CN"/>
              </w:rPr>
            </w:pPr>
            <w:r>
              <w:rPr>
                <w:color w:val="000000"/>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282D569" w14:textId="77777777" w:rsidR="00467ADF" w:rsidRDefault="00467ADF" w:rsidP="00F73866">
            <w:pPr>
              <w:keepNext/>
              <w:keepLines/>
              <w:overflowPunct w:val="0"/>
              <w:autoSpaceDE w:val="0"/>
              <w:autoSpaceDN w:val="0"/>
              <w:adjustRightInd w:val="0"/>
              <w:spacing w:after="0"/>
              <w:jc w:val="center"/>
              <w:textAlignment w:val="bottom"/>
              <w:rPr>
                <w:szCs w:val="18"/>
                <w:lang w:val="en-US" w:eastAsia="zh-CN"/>
              </w:rPr>
            </w:pPr>
            <w:r w:rsidRPr="009573E6">
              <w:rPr>
                <w:rFonts w:ascii="Arial" w:eastAsia="宋体" w:hAnsi="Arial" w:cs="Arial"/>
                <w:sz w:val="18"/>
                <w:szCs w:val="18"/>
                <w:lang w:val="en-US" w:eastAsia="zh-CN" w:bidi="ar"/>
              </w:rPr>
              <w:t>CA_n7B_BCS0</w:t>
            </w:r>
          </w:p>
        </w:tc>
        <w:tc>
          <w:tcPr>
            <w:tcW w:w="1360" w:type="dxa"/>
            <w:tcBorders>
              <w:top w:val="nil"/>
              <w:left w:val="single" w:sz="4" w:space="0" w:color="auto"/>
              <w:bottom w:val="nil"/>
              <w:right w:val="single" w:sz="4" w:space="0" w:color="auto"/>
            </w:tcBorders>
            <w:shd w:val="clear" w:color="auto" w:fill="auto"/>
            <w:vAlign w:val="center"/>
          </w:tcPr>
          <w:p w14:paraId="5041F8A2" w14:textId="77777777" w:rsidR="00467ADF" w:rsidRDefault="00467ADF" w:rsidP="00F73866">
            <w:pPr>
              <w:pStyle w:val="TAC"/>
              <w:overflowPunct w:val="0"/>
              <w:autoSpaceDE w:val="0"/>
              <w:autoSpaceDN w:val="0"/>
              <w:adjustRightInd w:val="0"/>
              <w:rPr>
                <w:szCs w:val="18"/>
                <w:lang w:val="en-US" w:eastAsia="zh-CN"/>
              </w:rPr>
            </w:pPr>
          </w:p>
        </w:tc>
      </w:tr>
      <w:tr w:rsidR="00467ADF" w14:paraId="17EA1064" w14:textId="77777777" w:rsidTr="00F7386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089E54" w14:textId="77777777" w:rsidR="00467ADF" w:rsidRDefault="00467ADF"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AED2FC" w14:textId="77777777" w:rsidR="00467ADF" w:rsidRDefault="00467ADF"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FE0D88D" w14:textId="77777777" w:rsidR="00467ADF" w:rsidRDefault="00467ADF" w:rsidP="00F73866">
            <w:pPr>
              <w:pStyle w:val="TAC"/>
              <w:overflowPunct w:val="0"/>
              <w:autoSpaceDE w:val="0"/>
              <w:autoSpaceDN w:val="0"/>
              <w:adjustRightInd w:val="0"/>
              <w:rPr>
                <w:szCs w:val="18"/>
                <w:lang w:val="en-US" w:eastAsia="zh-CN"/>
              </w:rPr>
            </w:pPr>
            <w:r>
              <w:rPr>
                <w:rFonts w:eastAsia="宋体"/>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FE06C3F" w14:textId="77777777" w:rsidR="00467ADF" w:rsidRDefault="00467ADF" w:rsidP="00F7386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A56A41" w14:textId="77777777" w:rsidR="00467ADF" w:rsidRDefault="00467ADF" w:rsidP="00F73866">
            <w:pPr>
              <w:pStyle w:val="TAC"/>
              <w:overflowPunct w:val="0"/>
              <w:autoSpaceDE w:val="0"/>
              <w:autoSpaceDN w:val="0"/>
              <w:adjustRightInd w:val="0"/>
              <w:rPr>
                <w:szCs w:val="18"/>
                <w:lang w:val="en-US" w:eastAsia="zh-CN"/>
              </w:rPr>
            </w:pPr>
          </w:p>
        </w:tc>
      </w:tr>
    </w:tbl>
    <w:p w14:paraId="09837877" w14:textId="7BFC1CAF" w:rsidR="00467ADF" w:rsidRDefault="00467ADF" w:rsidP="00467ADF">
      <w:pPr>
        <w:pStyle w:val="EditorsNote"/>
        <w:overflowPunct w:val="0"/>
        <w:autoSpaceDE w:val="0"/>
        <w:autoSpaceDN w:val="0"/>
        <w:adjustRightInd w:val="0"/>
        <w:ind w:left="284" w:firstLine="0"/>
        <w:textAlignment w:val="baseline"/>
        <w:rPr>
          <w:rFonts w:eastAsia="Times New Roman"/>
          <w:lang w:eastAsia="en-GB"/>
        </w:rPr>
      </w:pPr>
    </w:p>
    <w:p w14:paraId="13B1202F" w14:textId="2E4EC875" w:rsidR="00467ADF" w:rsidRPr="00A20126" w:rsidRDefault="00467ADF" w:rsidP="00467ADF">
      <w:pPr>
        <w:pStyle w:val="41"/>
      </w:pPr>
      <w:bookmarkStart w:id="174" w:name="_Toc136288173"/>
      <w:r>
        <w:t>5.9.1.3</w:t>
      </w:r>
      <w:r>
        <w:tab/>
      </w:r>
      <w:r w:rsidRPr="00A20126">
        <w:t>∆T</w:t>
      </w:r>
      <w:r w:rsidRPr="00A20126">
        <w:rPr>
          <w:vertAlign w:val="subscript"/>
        </w:rPr>
        <w:t>IB,c</w:t>
      </w:r>
      <w:r w:rsidRPr="00A20126">
        <w:t xml:space="preserve"> and ∆R</w:t>
      </w:r>
      <w:r w:rsidRPr="00A20126">
        <w:rPr>
          <w:vertAlign w:val="subscript"/>
        </w:rPr>
        <w:t>IB,c</w:t>
      </w:r>
      <w:r w:rsidRPr="00A20126">
        <w:t xml:space="preserve"> values</w:t>
      </w:r>
      <w:bookmarkEnd w:id="174"/>
    </w:p>
    <w:p w14:paraId="0D2C7256" w14:textId="11E57045" w:rsidR="00467ADF" w:rsidRDefault="00467ADF" w:rsidP="00467ADF">
      <w:r>
        <w:t xml:space="preserve">For </w:t>
      </w:r>
      <w:r>
        <w:rPr>
          <w:lang w:val="en-US" w:eastAsia="zh-CN"/>
        </w:rPr>
        <w:t>CA</w:t>
      </w:r>
      <w:r>
        <w:rPr>
          <w:lang w:eastAsia="zh-CN"/>
        </w:rPr>
        <w:t>_</w:t>
      </w:r>
      <w:r>
        <w:rPr>
          <w:lang w:val="en-US" w:eastAsia="zh-CN"/>
        </w:rPr>
        <w:t>n3</w:t>
      </w:r>
      <w:r>
        <w:rPr>
          <w:lang w:eastAsia="ja-JP"/>
        </w:rPr>
        <w:t>-n7</w:t>
      </w:r>
      <w:r>
        <w:rPr>
          <w:lang w:val="en-US" w:eastAsia="zh-CN"/>
        </w:rPr>
        <w:t>-</w:t>
      </w:r>
      <w:r>
        <w:rPr>
          <w:rFonts w:hint="eastAsia"/>
          <w:lang w:val="en-US" w:eastAsia="zh-CN"/>
        </w:rPr>
        <w:t>n</w:t>
      </w:r>
      <w:r>
        <w:rPr>
          <w:lang w:val="en-US" w:eastAsia="zh-CN"/>
        </w:rPr>
        <w:t>26</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w:t>
      </w:r>
      <w:r w:rsidR="00BB428D">
        <w:t xml:space="preserve">reused </w:t>
      </w:r>
      <w:r>
        <w:t>from CA_1-3-26 and are given in the tables below.</w:t>
      </w:r>
    </w:p>
    <w:p w14:paraId="7D2AF6C0" w14:textId="64FCE19D" w:rsidR="00467ADF" w:rsidRDefault="00467ADF" w:rsidP="00467ADF">
      <w:pPr>
        <w:pStyle w:val="TH"/>
        <w:rPr>
          <w:rFonts w:cs="Arial"/>
        </w:rPr>
      </w:pPr>
      <w:r>
        <w:rPr>
          <w:rFonts w:cs="Arial"/>
        </w:rPr>
        <w:t xml:space="preserve">Table </w:t>
      </w:r>
      <w:r w:rsidRPr="00A20126">
        <w:rPr>
          <w:rFonts w:cs="Arial"/>
        </w:rPr>
        <w:t>5.</w:t>
      </w:r>
      <w:r>
        <w:rPr>
          <w:rFonts w:cs="Arial" w:hint="eastAsia"/>
        </w:rPr>
        <w:t>9</w:t>
      </w:r>
      <w:r>
        <w:rPr>
          <w:rFonts w:cs="Arial"/>
        </w:rPr>
        <w:t>.</w:t>
      </w:r>
      <w:r w:rsidRPr="00A20126">
        <w:rPr>
          <w:rFonts w:cs="Arial"/>
        </w:rPr>
        <w:t>1.</w:t>
      </w:r>
      <w:r>
        <w:rPr>
          <w:rFonts w:cs="Arial"/>
        </w:rPr>
        <w:t>3-1: ΔT</w:t>
      </w:r>
      <w:r w:rsidRPr="00467ADF">
        <w:rPr>
          <w:rFonts w:cs="Arial"/>
          <w:vertAlign w:val="subscript"/>
        </w:rPr>
        <w:t>IB,c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467ADF" w14:paraId="4D413BA8" w14:textId="77777777" w:rsidTr="00467ADF">
        <w:trPr>
          <w:jc w:val="center"/>
        </w:trPr>
        <w:tc>
          <w:tcPr>
            <w:tcW w:w="2336" w:type="dxa"/>
            <w:vMerge w:val="restart"/>
            <w:tcBorders>
              <w:top w:val="single" w:sz="4" w:space="0" w:color="auto"/>
              <w:left w:val="single" w:sz="4" w:space="0" w:color="auto"/>
              <w:right w:val="single" w:sz="4" w:space="0" w:color="auto"/>
            </w:tcBorders>
          </w:tcPr>
          <w:p w14:paraId="50B22358" w14:textId="77777777" w:rsidR="00467ADF" w:rsidRDefault="00467ADF" w:rsidP="00F73866">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D02BE09" w14:textId="77777777" w:rsidR="00467ADF" w:rsidRDefault="00467ADF" w:rsidP="00F73866">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467ADF" w14:paraId="1F47E00B" w14:textId="77777777" w:rsidTr="00467ADF">
        <w:trPr>
          <w:jc w:val="center"/>
        </w:trPr>
        <w:tc>
          <w:tcPr>
            <w:tcW w:w="2336" w:type="dxa"/>
            <w:vMerge/>
            <w:tcBorders>
              <w:left w:val="single" w:sz="4" w:space="0" w:color="auto"/>
              <w:bottom w:val="single" w:sz="4" w:space="0" w:color="auto"/>
              <w:right w:val="single" w:sz="4" w:space="0" w:color="auto"/>
            </w:tcBorders>
          </w:tcPr>
          <w:p w14:paraId="5A9A7472" w14:textId="77777777" w:rsidR="00467ADF" w:rsidRDefault="00467ADF" w:rsidP="00F73866">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2722023" w14:textId="77777777" w:rsidR="00467ADF" w:rsidRDefault="00467ADF" w:rsidP="00F73866">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467ADF" w14:paraId="149382E7" w14:textId="77777777" w:rsidTr="00467ADF">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36ACD41" w14:textId="443F0428" w:rsidR="00467ADF" w:rsidRDefault="00467ADF" w:rsidP="00F73866">
            <w:pPr>
              <w:keepNext/>
              <w:keepLines/>
              <w:spacing w:after="0"/>
              <w:jc w:val="center"/>
              <w:rPr>
                <w:rFonts w:ascii="Arial" w:eastAsia="宋体"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n3</w:t>
            </w:r>
            <w:r>
              <w:rPr>
                <w:rFonts w:ascii="Arial" w:eastAsia="等线" w:hAnsi="Arial"/>
                <w:sz w:val="18"/>
                <w:lang w:val="sv-SE" w:eastAsia="ja-JP"/>
              </w:rPr>
              <w:t>-</w:t>
            </w:r>
            <w:r>
              <w:rPr>
                <w:rFonts w:ascii="Arial" w:eastAsia="等线" w:hAnsi="Arial"/>
                <w:sz w:val="18"/>
                <w:lang w:val="en-US" w:eastAsia="zh-CN"/>
              </w:rPr>
              <w:t>n7</w:t>
            </w:r>
            <w:r>
              <w:rPr>
                <w:rFonts w:ascii="Arial" w:eastAsia="等线" w:hAnsi="Arial"/>
                <w:sz w:val="18"/>
                <w:lang w:val="sv-SE" w:eastAsia="zh-CN"/>
              </w:rPr>
              <w:t>-n26</w:t>
            </w:r>
          </w:p>
        </w:tc>
        <w:tc>
          <w:tcPr>
            <w:tcW w:w="1968" w:type="dxa"/>
            <w:tcBorders>
              <w:top w:val="single" w:sz="4" w:space="0" w:color="auto"/>
              <w:left w:val="single" w:sz="4" w:space="0" w:color="auto"/>
              <w:bottom w:val="single" w:sz="4" w:space="0" w:color="auto"/>
              <w:right w:val="single" w:sz="4" w:space="0" w:color="auto"/>
            </w:tcBorders>
            <w:vAlign w:val="center"/>
          </w:tcPr>
          <w:p w14:paraId="5351067C" w14:textId="77777777" w:rsidR="00467ADF" w:rsidRDefault="00467ADF" w:rsidP="00F73866">
            <w:pPr>
              <w:keepNext/>
              <w:keepLines/>
              <w:spacing w:after="0"/>
              <w:jc w:val="center"/>
              <w:rPr>
                <w:rFonts w:ascii="Arial" w:eastAsia="宋体" w:hAnsi="Arial"/>
                <w:sz w:val="18"/>
                <w:lang w:val="en-US" w:eastAsia="zh-CN"/>
              </w:rPr>
            </w:pPr>
            <w:r>
              <w:rPr>
                <w:rFonts w:ascii="Arial" w:eastAsia="等线"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672B503" w14:textId="5554D6F8" w:rsidR="00467ADF" w:rsidRDefault="00467ADF" w:rsidP="00F73866">
            <w:pPr>
              <w:keepNext/>
              <w:keepLines/>
              <w:spacing w:after="0"/>
              <w:jc w:val="center"/>
              <w:rPr>
                <w:rFonts w:ascii="Arial" w:eastAsia="宋体" w:hAnsi="Arial"/>
                <w:sz w:val="18"/>
                <w:lang w:val="en-US" w:eastAsia="zh-CN"/>
              </w:rPr>
            </w:pPr>
            <w:r>
              <w:rPr>
                <w:rFonts w:ascii="Arial" w:eastAsia="等线" w:hAnsi="Arial" w:cs="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997187E" w14:textId="77777777" w:rsidR="00467ADF" w:rsidRDefault="00467ADF" w:rsidP="00F73866">
            <w:pPr>
              <w:keepNext/>
              <w:keepLines/>
              <w:spacing w:after="0"/>
              <w:jc w:val="center"/>
              <w:rPr>
                <w:rFonts w:ascii="Arial" w:eastAsia="宋体" w:hAnsi="Arial"/>
                <w:sz w:val="18"/>
                <w:lang w:val="en-US" w:eastAsia="zh-CN"/>
              </w:rPr>
            </w:pPr>
            <w:r>
              <w:rPr>
                <w:rFonts w:ascii="Arial" w:eastAsia="宋体" w:hAnsi="Arial" w:hint="eastAsia"/>
                <w:sz w:val="18"/>
                <w:lang w:val="en-US" w:eastAsia="zh-CN"/>
              </w:rPr>
              <w:t>0.</w:t>
            </w:r>
            <w:r>
              <w:rPr>
                <w:rFonts w:ascii="Arial" w:eastAsia="宋体" w:hAnsi="Arial"/>
                <w:sz w:val="18"/>
                <w:lang w:val="en-US" w:eastAsia="zh-CN"/>
              </w:rPr>
              <w:t>3</w:t>
            </w:r>
          </w:p>
        </w:tc>
      </w:tr>
      <w:tr w:rsidR="00467ADF" w14:paraId="36980F1B" w14:textId="77777777" w:rsidTr="00467ADF">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7A118552" w14:textId="77777777" w:rsidR="00467ADF" w:rsidRPr="00901DE9" w:rsidRDefault="00467ADF" w:rsidP="00F73866">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0D349DD8" w14:textId="77777777" w:rsidR="00467ADF" w:rsidRDefault="00467ADF" w:rsidP="00F73866">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25396E25" w14:textId="77777777" w:rsidR="00467ADF" w:rsidRPr="00467ADF" w:rsidRDefault="00467ADF" w:rsidP="00467ADF">
      <w:pPr>
        <w:keepNext/>
        <w:keepLines/>
        <w:rPr>
          <w:rFonts w:ascii="Arial" w:hAnsi="Arial" w:cs="Arial"/>
        </w:rPr>
      </w:pPr>
    </w:p>
    <w:p w14:paraId="2743542A" w14:textId="54683CBE" w:rsidR="00467ADF" w:rsidRDefault="00467ADF" w:rsidP="00467ADF">
      <w:pPr>
        <w:pStyle w:val="TH"/>
        <w:rPr>
          <w:rFonts w:cs="Arial"/>
        </w:rPr>
      </w:pPr>
      <w:r>
        <w:rPr>
          <w:rFonts w:cs="Arial"/>
        </w:rPr>
        <w:t xml:space="preserve">Table </w:t>
      </w:r>
      <w:r w:rsidRPr="00A20126">
        <w:rPr>
          <w:rFonts w:cs="Arial"/>
        </w:rPr>
        <w:t>5</w:t>
      </w:r>
      <w:r>
        <w:rPr>
          <w:rFonts w:cs="Arial"/>
        </w:rPr>
        <w:t>.9</w:t>
      </w:r>
      <w:r w:rsidRPr="00A20126">
        <w:rPr>
          <w:rFonts w:cs="Arial"/>
        </w:rPr>
        <w:t>.1.</w:t>
      </w:r>
      <w:r>
        <w:rPr>
          <w:rFonts w:cs="Arial"/>
        </w:rPr>
        <w:t>3-2: ΔR</w:t>
      </w:r>
      <w:r w:rsidRPr="00467ADF">
        <w:rPr>
          <w:rFonts w:cs="Arial"/>
          <w:vertAlign w:val="subscript"/>
        </w:rPr>
        <w:t>IB</w:t>
      </w:r>
      <w:r w:rsidRPr="00A20126">
        <w:rPr>
          <w:rFonts w:cs="Arial"/>
          <w:vertAlign w:val="subscript"/>
        </w:rPr>
        <w:t>,c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467ADF" w:rsidRPr="00F92868" w14:paraId="7FCABEBD" w14:textId="77777777" w:rsidTr="00467ADF">
        <w:trPr>
          <w:trHeight w:val="187"/>
          <w:jc w:val="center"/>
        </w:trPr>
        <w:tc>
          <w:tcPr>
            <w:tcW w:w="1594" w:type="dxa"/>
            <w:vMerge w:val="restart"/>
          </w:tcPr>
          <w:p w14:paraId="6FE3FAF3" w14:textId="77777777" w:rsidR="00467ADF" w:rsidRPr="00F92868" w:rsidRDefault="00467ADF" w:rsidP="00F73866">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181F31EB" w14:textId="77777777" w:rsidR="00467ADF" w:rsidRPr="00F92868" w:rsidRDefault="00467ADF" w:rsidP="00F73866">
            <w:pPr>
              <w:keepNext/>
              <w:keepLines/>
              <w:spacing w:after="0"/>
              <w:jc w:val="center"/>
              <w:rPr>
                <w:rFonts w:ascii="Arial" w:eastAsia="等线" w:hAnsi="Arial"/>
                <w:b/>
                <w:sz w:val="18"/>
              </w:rPr>
            </w:pPr>
            <w:r w:rsidRPr="00684407">
              <w:rPr>
                <w:rFonts w:ascii="Arial" w:eastAsia="等线" w:hAnsi="Arial"/>
                <w:b/>
                <w:sz w:val="18"/>
              </w:rPr>
              <w:t>ΔR</w:t>
            </w:r>
            <w:r w:rsidRPr="00684407">
              <w:rPr>
                <w:rFonts w:ascii="Arial" w:eastAsia="等线" w:hAnsi="Arial"/>
                <w:b/>
                <w:sz w:val="18"/>
                <w:vertAlign w:val="subscript"/>
              </w:rPr>
              <w:t>IB,c</w:t>
            </w:r>
            <w:r w:rsidRPr="00684407">
              <w:rPr>
                <w:rFonts w:ascii="Arial" w:eastAsia="等线" w:hAnsi="Arial"/>
                <w:b/>
                <w:sz w:val="18"/>
              </w:rPr>
              <w:t xml:space="preserve"> for NR bands (dB)</w:t>
            </w:r>
            <w:r w:rsidRPr="00684407">
              <w:rPr>
                <w:rFonts w:ascii="Arial" w:eastAsia="等线" w:hAnsi="Arial"/>
                <w:b/>
                <w:sz w:val="18"/>
                <w:vertAlign w:val="superscript"/>
              </w:rPr>
              <w:t>9</w:t>
            </w:r>
          </w:p>
        </w:tc>
      </w:tr>
      <w:tr w:rsidR="00467ADF" w:rsidRPr="00F92868" w14:paraId="1811ED3D" w14:textId="77777777" w:rsidTr="00467ADF">
        <w:trPr>
          <w:trHeight w:val="187"/>
          <w:jc w:val="center"/>
        </w:trPr>
        <w:tc>
          <w:tcPr>
            <w:tcW w:w="1594" w:type="dxa"/>
            <w:vMerge/>
            <w:tcBorders>
              <w:bottom w:val="single" w:sz="4" w:space="0" w:color="auto"/>
            </w:tcBorders>
          </w:tcPr>
          <w:p w14:paraId="2004459C" w14:textId="77777777" w:rsidR="00467ADF" w:rsidRPr="00F92868" w:rsidRDefault="00467ADF" w:rsidP="00F73866">
            <w:pPr>
              <w:keepNext/>
              <w:keepLines/>
              <w:spacing w:after="0"/>
              <w:jc w:val="center"/>
              <w:rPr>
                <w:rFonts w:ascii="Arial" w:eastAsia="等线" w:hAnsi="Arial"/>
                <w:b/>
                <w:sz w:val="18"/>
              </w:rPr>
            </w:pPr>
          </w:p>
        </w:tc>
        <w:tc>
          <w:tcPr>
            <w:tcW w:w="5845" w:type="dxa"/>
            <w:gridSpan w:val="3"/>
            <w:vAlign w:val="center"/>
          </w:tcPr>
          <w:p w14:paraId="5EEF2958" w14:textId="77777777" w:rsidR="00467ADF" w:rsidRPr="00F92868" w:rsidRDefault="00467ADF" w:rsidP="00F73866">
            <w:pPr>
              <w:keepNext/>
              <w:keepLines/>
              <w:spacing w:after="0"/>
              <w:jc w:val="center"/>
              <w:rPr>
                <w:rFonts w:ascii="Arial" w:eastAsia="等线" w:hAnsi="Arial"/>
                <w:b/>
                <w:sz w:val="18"/>
              </w:rPr>
            </w:pPr>
            <w:r w:rsidRPr="00684407">
              <w:rPr>
                <w:rFonts w:ascii="Arial" w:eastAsia="等线" w:hAnsi="Arial"/>
                <w:b/>
                <w:sz w:val="18"/>
              </w:rPr>
              <w:t>Component band in order of bands in configuration</w:t>
            </w:r>
            <w:r w:rsidRPr="00684407">
              <w:rPr>
                <w:rFonts w:ascii="Arial" w:eastAsia="等线" w:hAnsi="Arial"/>
                <w:b/>
                <w:sz w:val="18"/>
                <w:vertAlign w:val="superscript"/>
              </w:rPr>
              <w:t>10</w:t>
            </w:r>
          </w:p>
        </w:tc>
      </w:tr>
      <w:tr w:rsidR="00467ADF" w:rsidRPr="00F92868" w14:paraId="441709E7" w14:textId="77777777" w:rsidTr="00467ADF">
        <w:trPr>
          <w:trHeight w:val="187"/>
          <w:jc w:val="center"/>
        </w:trPr>
        <w:tc>
          <w:tcPr>
            <w:tcW w:w="1594" w:type="dxa"/>
            <w:shd w:val="clear" w:color="auto" w:fill="auto"/>
          </w:tcPr>
          <w:p w14:paraId="02C6EF97" w14:textId="6840DD07" w:rsidR="00467ADF" w:rsidRPr="00F92868" w:rsidRDefault="00467ADF" w:rsidP="00F73866">
            <w:pPr>
              <w:keepNext/>
              <w:keepLines/>
              <w:spacing w:after="0"/>
              <w:jc w:val="center"/>
              <w:rPr>
                <w:rFonts w:ascii="Arial" w:eastAsia="等线" w:hAnsi="Arial"/>
                <w:sz w:val="18"/>
              </w:rPr>
            </w:pPr>
            <w:r w:rsidRPr="00F92868">
              <w:rPr>
                <w:rFonts w:ascii="Arial" w:eastAsia="等线" w:hAnsi="Arial"/>
                <w:sz w:val="18"/>
                <w:lang w:eastAsia="zh-CN"/>
              </w:rPr>
              <w:t>CA</w:t>
            </w:r>
            <w:r w:rsidRPr="00F92868">
              <w:rPr>
                <w:rFonts w:ascii="Arial" w:eastAsia="等线" w:hAnsi="Arial"/>
                <w:sz w:val="18"/>
              </w:rPr>
              <w:t>_</w:t>
            </w:r>
            <w:r w:rsidRPr="00F92868">
              <w:rPr>
                <w:rFonts w:ascii="Arial" w:eastAsia="等线" w:hAnsi="Arial"/>
                <w:sz w:val="18"/>
                <w:lang w:eastAsia="zh-CN"/>
              </w:rPr>
              <w:t>n</w:t>
            </w:r>
            <w:r>
              <w:rPr>
                <w:rFonts w:ascii="Arial" w:eastAsia="等线" w:hAnsi="Arial"/>
                <w:sz w:val="18"/>
                <w:lang w:eastAsia="zh-CN"/>
              </w:rPr>
              <w:t>3</w:t>
            </w:r>
            <w:r w:rsidRPr="00F92868">
              <w:rPr>
                <w:rFonts w:ascii="Arial" w:eastAsia="等线" w:hAnsi="Arial"/>
                <w:sz w:val="18"/>
                <w:lang w:val="sv-SE" w:eastAsia="ja-JP"/>
              </w:rPr>
              <w:t>-</w:t>
            </w:r>
            <w:r w:rsidRPr="00F92868">
              <w:rPr>
                <w:rFonts w:ascii="Arial" w:eastAsia="等线" w:hAnsi="Arial"/>
                <w:sz w:val="18"/>
                <w:lang w:val="en-US" w:eastAsia="zh-CN"/>
              </w:rPr>
              <w:t>n</w:t>
            </w:r>
            <w:r>
              <w:rPr>
                <w:rFonts w:ascii="Arial" w:eastAsia="等线" w:hAnsi="Arial"/>
                <w:sz w:val="18"/>
                <w:lang w:val="en-US" w:eastAsia="zh-CN"/>
              </w:rPr>
              <w:t>7</w:t>
            </w:r>
            <w:r w:rsidRPr="00F92868">
              <w:rPr>
                <w:rFonts w:ascii="Arial" w:eastAsia="等线" w:hAnsi="Arial"/>
                <w:sz w:val="18"/>
                <w:lang w:val="sv-SE" w:eastAsia="zh-CN"/>
              </w:rPr>
              <w:t>-n</w:t>
            </w:r>
            <w:r>
              <w:rPr>
                <w:rFonts w:ascii="Arial" w:eastAsia="等线" w:hAnsi="Arial"/>
                <w:sz w:val="18"/>
                <w:lang w:val="sv-SE" w:eastAsia="zh-CN"/>
              </w:rPr>
              <w:t>26</w:t>
            </w:r>
          </w:p>
        </w:tc>
        <w:tc>
          <w:tcPr>
            <w:tcW w:w="1948" w:type="dxa"/>
            <w:vAlign w:val="center"/>
          </w:tcPr>
          <w:p w14:paraId="24E230B3" w14:textId="77777777" w:rsidR="00467ADF" w:rsidRPr="00F92868" w:rsidRDefault="00467ADF" w:rsidP="00F73866">
            <w:pPr>
              <w:keepNext/>
              <w:keepLines/>
              <w:spacing w:after="0"/>
              <w:jc w:val="center"/>
              <w:rPr>
                <w:rFonts w:ascii="Arial" w:eastAsia="等线" w:hAnsi="Arial"/>
                <w:sz w:val="18"/>
                <w:lang w:eastAsia="zh-CN"/>
              </w:rPr>
            </w:pPr>
            <w:r>
              <w:rPr>
                <w:rFonts w:ascii="Arial" w:eastAsia="等线" w:hAnsi="Arial"/>
                <w:color w:val="000000"/>
                <w:sz w:val="18"/>
                <w:lang w:val="en-US" w:eastAsia="zh-CN"/>
              </w:rPr>
              <w:t>-</w:t>
            </w:r>
          </w:p>
        </w:tc>
        <w:tc>
          <w:tcPr>
            <w:tcW w:w="1948" w:type="dxa"/>
            <w:vAlign w:val="center"/>
          </w:tcPr>
          <w:p w14:paraId="14730964" w14:textId="77777777" w:rsidR="00467ADF" w:rsidRPr="00F92868" w:rsidRDefault="00467ADF" w:rsidP="00F73866">
            <w:pPr>
              <w:keepNext/>
              <w:keepLines/>
              <w:spacing w:after="0"/>
              <w:jc w:val="center"/>
              <w:rPr>
                <w:rFonts w:ascii="Arial" w:eastAsia="等线" w:hAnsi="Arial"/>
                <w:sz w:val="18"/>
                <w:lang w:eastAsia="zh-CN"/>
              </w:rPr>
            </w:pPr>
            <w:r>
              <w:rPr>
                <w:rFonts w:ascii="Arial" w:eastAsia="等线" w:hAnsi="Arial"/>
                <w:sz w:val="18"/>
                <w:lang w:eastAsia="zh-CN"/>
              </w:rPr>
              <w:t>-</w:t>
            </w:r>
          </w:p>
        </w:tc>
        <w:tc>
          <w:tcPr>
            <w:tcW w:w="1949" w:type="dxa"/>
            <w:vAlign w:val="center"/>
          </w:tcPr>
          <w:p w14:paraId="1C3BFAF3" w14:textId="77777777" w:rsidR="00467ADF" w:rsidRPr="00F92868" w:rsidRDefault="00467ADF" w:rsidP="00F73866">
            <w:pPr>
              <w:keepNext/>
              <w:keepLines/>
              <w:spacing w:after="0"/>
              <w:jc w:val="center"/>
              <w:rPr>
                <w:rFonts w:ascii="Arial" w:eastAsia="等线" w:hAnsi="Arial"/>
                <w:sz w:val="18"/>
                <w:lang w:eastAsia="zh-CN"/>
              </w:rPr>
            </w:pPr>
            <w:r>
              <w:rPr>
                <w:rFonts w:ascii="Arial" w:eastAsia="等线" w:hAnsi="Arial"/>
                <w:color w:val="000000"/>
                <w:sz w:val="18"/>
                <w:lang w:val="en-US" w:eastAsia="zh-CN"/>
              </w:rPr>
              <w:t>-</w:t>
            </w:r>
          </w:p>
        </w:tc>
      </w:tr>
      <w:tr w:rsidR="00467ADF" w:rsidRPr="00F92868" w14:paraId="3D0B0923" w14:textId="77777777" w:rsidTr="00467ADF">
        <w:trPr>
          <w:trHeight w:val="187"/>
          <w:jc w:val="center"/>
        </w:trPr>
        <w:tc>
          <w:tcPr>
            <w:tcW w:w="7439" w:type="dxa"/>
            <w:gridSpan w:val="4"/>
            <w:tcBorders>
              <w:bottom w:val="single" w:sz="4" w:space="0" w:color="auto"/>
            </w:tcBorders>
            <w:shd w:val="clear" w:color="auto" w:fill="auto"/>
          </w:tcPr>
          <w:p w14:paraId="42E3C3A7" w14:textId="77777777" w:rsidR="00467ADF" w:rsidRPr="00684407" w:rsidRDefault="00467ADF" w:rsidP="00F73866">
            <w:pPr>
              <w:keepLines/>
              <w:spacing w:after="0"/>
              <w:ind w:left="870" w:hanging="870"/>
              <w:rPr>
                <w:rFonts w:eastAsia="等线" w:cs="Arial"/>
                <w:lang w:eastAsia="ja-JP"/>
              </w:rPr>
            </w:pPr>
            <w:r w:rsidRPr="00684407">
              <w:rPr>
                <w:rFonts w:ascii="Arial" w:eastAsia="等线" w:hAnsi="Arial" w:cs="Arial"/>
                <w:sz w:val="18"/>
                <w:lang w:eastAsia="ja-JP"/>
              </w:rPr>
              <w:t>NOTE 9:</w:t>
            </w:r>
            <w:r w:rsidRPr="00684407">
              <w:rPr>
                <w:rFonts w:ascii="Arial" w:eastAsia="等线" w:hAnsi="Arial" w:cs="Arial"/>
                <w:sz w:val="18"/>
                <w:lang w:eastAsia="ja-JP"/>
              </w:rPr>
              <w:tab/>
              <w:t xml:space="preserve"> “-” denotes ΔR</w:t>
            </w:r>
            <w:r w:rsidRPr="00684407">
              <w:rPr>
                <w:rFonts w:ascii="Arial" w:eastAsia="等线" w:hAnsi="Arial" w:cs="Arial"/>
                <w:sz w:val="18"/>
                <w:vertAlign w:val="subscript"/>
                <w:lang w:eastAsia="ja-JP"/>
              </w:rPr>
              <w:t>IB,c</w:t>
            </w:r>
            <w:r w:rsidRPr="00684407">
              <w:rPr>
                <w:rFonts w:ascii="Arial" w:eastAsia="等线" w:hAnsi="Arial" w:cs="Arial"/>
                <w:sz w:val="18"/>
                <w:lang w:eastAsia="ja-JP"/>
              </w:rPr>
              <w:t xml:space="preserve"> = 0.</w:t>
            </w:r>
          </w:p>
          <w:p w14:paraId="36D5A440" w14:textId="77777777" w:rsidR="00467ADF" w:rsidRDefault="00467ADF" w:rsidP="00F73866">
            <w:pPr>
              <w:keepLines/>
              <w:spacing w:after="0"/>
              <w:ind w:left="870" w:hanging="870"/>
              <w:rPr>
                <w:rFonts w:ascii="Arial" w:eastAsia="等线" w:hAnsi="Arial"/>
                <w:color w:val="000000"/>
                <w:sz w:val="18"/>
                <w:lang w:val="en-US" w:eastAsia="zh-CN"/>
              </w:rPr>
            </w:pPr>
            <w:r w:rsidRPr="00684407">
              <w:rPr>
                <w:rFonts w:ascii="Arial" w:eastAsia="等线" w:hAnsi="Arial" w:cs="Arial"/>
                <w:sz w:val="18"/>
                <w:lang w:eastAsia="ja-JP"/>
              </w:rPr>
              <w:lastRenderedPageBreak/>
              <w:t>NOTE 10:</w:t>
            </w:r>
            <w:r w:rsidRPr="00684407">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684407">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684407">
              <w:rPr>
                <w:rFonts w:ascii="Arial" w:eastAsia="等线" w:hAnsi="Arial" w:cs="Arial"/>
                <w:sz w:val="18"/>
                <w:lang w:eastAsia="ja-JP"/>
              </w:rPr>
              <w:t>.</w:t>
            </w:r>
          </w:p>
        </w:tc>
      </w:tr>
    </w:tbl>
    <w:p w14:paraId="229C3C92" w14:textId="4FF25FD9" w:rsidR="00467ADF" w:rsidRPr="00A20126" w:rsidRDefault="00467ADF" w:rsidP="00467ADF">
      <w:pPr>
        <w:pStyle w:val="31"/>
      </w:pPr>
      <w:bookmarkStart w:id="175" w:name="_Toc136288174"/>
      <w:r>
        <w:lastRenderedPageBreak/>
        <w:t>5.9.2</w:t>
      </w:r>
      <w:r>
        <w:tab/>
      </w:r>
      <w:r w:rsidRPr="00A20126">
        <w:t>Specific for 2 bands UL CA</w:t>
      </w:r>
      <w:bookmarkEnd w:id="175"/>
    </w:p>
    <w:p w14:paraId="5ECC81EE" w14:textId="581E40C0" w:rsidR="00467ADF" w:rsidRPr="00A20126" w:rsidRDefault="00467ADF" w:rsidP="00467ADF">
      <w:pPr>
        <w:pStyle w:val="41"/>
      </w:pPr>
      <w:bookmarkStart w:id="176" w:name="_Toc136288175"/>
      <w:r>
        <w:rPr>
          <w:rFonts w:hint="eastAsia"/>
        </w:rPr>
        <w:t>5.9.</w:t>
      </w:r>
      <w:r>
        <w:t>2.1</w:t>
      </w:r>
      <w:r>
        <w:tab/>
      </w:r>
      <w:r>
        <w:rPr>
          <w:rFonts w:hint="eastAsia"/>
        </w:rPr>
        <w:t>UE co-existence studies</w:t>
      </w:r>
      <w:bookmarkEnd w:id="176"/>
    </w:p>
    <w:p w14:paraId="66A17FF2" w14:textId="77777777" w:rsidR="00467ADF" w:rsidRDefault="00467ADF" w:rsidP="00467ADF">
      <w:pPr>
        <w:pStyle w:val="Guidance"/>
        <w:rPr>
          <w:rFonts w:eastAsia="宋体"/>
          <w:i w:val="0"/>
          <w:color w:val="auto"/>
          <w:szCs w:val="22"/>
          <w:lang w:val="en-US" w:eastAsia="zh-CN"/>
        </w:rPr>
      </w:pPr>
      <w:r>
        <w:rPr>
          <w:rFonts w:eastAsia="宋体"/>
          <w:i w:val="0"/>
          <w:color w:val="auto"/>
          <w:szCs w:val="22"/>
          <w:lang w:val="en-US" w:eastAsia="zh-CN"/>
        </w:rPr>
        <w:t>UL n3-n7 gives IMD3 into DL n26.</w:t>
      </w:r>
    </w:p>
    <w:p w14:paraId="5CB643C0" w14:textId="77777777" w:rsidR="00467ADF" w:rsidRDefault="00467ADF" w:rsidP="00467ADF">
      <w:pPr>
        <w:pStyle w:val="Guidance"/>
        <w:rPr>
          <w:rFonts w:eastAsia="宋体"/>
          <w:i w:val="0"/>
          <w:color w:val="auto"/>
          <w:szCs w:val="22"/>
          <w:lang w:val="en-US" w:eastAsia="zh-CN"/>
        </w:rPr>
      </w:pPr>
      <w:r>
        <w:rPr>
          <w:rFonts w:eastAsia="宋体"/>
          <w:i w:val="0"/>
          <w:color w:val="auto"/>
          <w:szCs w:val="22"/>
          <w:lang w:val="en-US" w:eastAsia="zh-CN"/>
        </w:rPr>
        <w:t>UL n3-n26 gives IMD2 and IMD3 into DL n7.</w:t>
      </w:r>
    </w:p>
    <w:p w14:paraId="5751F89C" w14:textId="77777777" w:rsidR="00467ADF" w:rsidRDefault="00467ADF" w:rsidP="00467ADF">
      <w:pPr>
        <w:pStyle w:val="Guidance"/>
        <w:rPr>
          <w:rFonts w:eastAsia="宋体"/>
          <w:i w:val="0"/>
          <w:color w:val="auto"/>
          <w:szCs w:val="22"/>
          <w:lang w:val="en-US" w:eastAsia="zh-CN"/>
        </w:rPr>
      </w:pPr>
      <w:r>
        <w:rPr>
          <w:rFonts w:eastAsia="宋体"/>
          <w:i w:val="0"/>
          <w:color w:val="auto"/>
          <w:szCs w:val="22"/>
          <w:lang w:val="en-US" w:eastAsia="zh-CN"/>
        </w:rPr>
        <w:t>UL n7-n26 does not affect DL n3.</w:t>
      </w:r>
    </w:p>
    <w:p w14:paraId="7EBB6D08" w14:textId="25344BC1" w:rsidR="00467ADF" w:rsidRPr="00A20126" w:rsidRDefault="00467ADF" w:rsidP="00467ADF">
      <w:pPr>
        <w:pStyle w:val="41"/>
      </w:pPr>
      <w:bookmarkStart w:id="177" w:name="_Toc136288176"/>
      <w:r w:rsidRPr="00467ADF">
        <w:rPr>
          <w:rFonts w:hint="eastAsia"/>
        </w:rPr>
        <w:t>5.</w:t>
      </w:r>
      <w:r>
        <w:rPr>
          <w:rFonts w:hint="eastAsia"/>
        </w:rPr>
        <w:t>9</w:t>
      </w:r>
      <w:r w:rsidRPr="00A20126">
        <w:t>.2.2</w:t>
      </w:r>
      <w:r w:rsidRPr="00A20126">
        <w:tab/>
        <w:t>REFSENS requirements</w:t>
      </w:r>
      <w:bookmarkEnd w:id="177"/>
    </w:p>
    <w:p w14:paraId="7752CF7A" w14:textId="77777777" w:rsidR="00467ADF" w:rsidRDefault="00467ADF" w:rsidP="00467ADF">
      <w:r>
        <w:t>Based on the co-existence studies there are a need to define MSD values. MSD values from CA_3-7-26 are reused.</w:t>
      </w:r>
    </w:p>
    <w:p w14:paraId="3EEE7A06" w14:textId="2A10C2F0" w:rsidR="00467ADF" w:rsidRDefault="00467ADF" w:rsidP="00467ADF">
      <w:pPr>
        <w:pStyle w:val="TH"/>
        <w:rPr>
          <w:rFonts w:cs="Arial"/>
        </w:rPr>
      </w:pPr>
      <w:r>
        <w:rPr>
          <w:rFonts w:cs="Arial"/>
        </w:rPr>
        <w:t xml:space="preserve">Table </w:t>
      </w:r>
      <w:r w:rsidRPr="00A20126">
        <w:rPr>
          <w:rFonts w:cs="Arial"/>
        </w:rPr>
        <w:t>5.</w:t>
      </w:r>
      <w:r>
        <w:rPr>
          <w:rFonts w:cs="Arial"/>
        </w:rPr>
        <w:t>9.</w:t>
      </w:r>
      <w:r w:rsidRPr="00A20126">
        <w:rPr>
          <w:rFonts w:cs="Arial"/>
        </w:rPr>
        <w:t>2.</w:t>
      </w:r>
      <w:r>
        <w:rPr>
          <w:rFonts w:cs="Arial"/>
        </w:rPr>
        <w:t xml:space="preserve">2-1: </w:t>
      </w:r>
      <w:r w:rsidRPr="00A20126">
        <w:rPr>
          <w:rFonts w:cs="Arial"/>
        </w:rPr>
        <w:t xml:space="preserve">3DL/2UL </w:t>
      </w:r>
      <w:r w:rsidR="00BB428D">
        <w:rPr>
          <w:rFonts w:cs="Arial"/>
        </w:rPr>
        <w:t>inter-band</w:t>
      </w:r>
      <w:r w:rsidR="00BB428D" w:rsidRPr="00A20126">
        <w:rPr>
          <w:rFonts w:cs="Arial"/>
        </w:rPr>
        <w:t xml:space="preserve"> </w:t>
      </w:r>
      <w:r w:rsidRPr="00A20126">
        <w:rPr>
          <w:rFonts w:cs="Arial"/>
        </w:rPr>
        <w:t>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467ADF" w14:paraId="25187B0E" w14:textId="77777777" w:rsidTr="00F73866">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DCC1803" w14:textId="77777777" w:rsidR="00467ADF" w:rsidRDefault="00467ADF" w:rsidP="00F73866">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9C21124" w14:textId="77777777" w:rsidR="00467ADF" w:rsidRDefault="00467ADF" w:rsidP="00F73866">
            <w:pPr>
              <w:pStyle w:val="TAH"/>
            </w:pPr>
            <w:r>
              <w:t>Source of IMD</w:t>
            </w:r>
          </w:p>
        </w:tc>
      </w:tr>
      <w:tr w:rsidR="00467ADF" w14:paraId="6BA07E4E" w14:textId="77777777" w:rsidTr="00F73866">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7358DFF" w14:textId="77777777" w:rsidR="00467ADF" w:rsidRDefault="00467ADF" w:rsidP="00F73866">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C95352C" w14:textId="77777777" w:rsidR="00467ADF" w:rsidRDefault="00467ADF" w:rsidP="00F73866">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2325A20B" w14:textId="77777777" w:rsidR="00467ADF" w:rsidRDefault="00467ADF" w:rsidP="00F73866">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75C6374A" w14:textId="77777777" w:rsidR="00467ADF" w:rsidRDefault="00467ADF" w:rsidP="00F73866">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50441408" w14:textId="77777777" w:rsidR="00467ADF" w:rsidRDefault="00467ADF" w:rsidP="00F73866">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5EC16460" w14:textId="77777777" w:rsidR="00467ADF" w:rsidRDefault="00467ADF" w:rsidP="00F73866">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3C349F2D" w14:textId="77777777" w:rsidR="00467ADF" w:rsidRDefault="00467ADF" w:rsidP="00F73866">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49CB5531" w14:textId="77777777" w:rsidR="00467ADF" w:rsidRDefault="00467ADF" w:rsidP="00F73866">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18901C75" w14:textId="77777777" w:rsidR="00467ADF" w:rsidRDefault="00467ADF" w:rsidP="00F73866">
            <w:pPr>
              <w:pStyle w:val="TAH"/>
            </w:pPr>
          </w:p>
        </w:tc>
      </w:tr>
      <w:tr w:rsidR="00467ADF" w14:paraId="133B1DD2" w14:textId="77777777" w:rsidTr="00F7386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71A7352" w14:textId="77777777" w:rsidR="00467ADF" w:rsidRDefault="00467ADF" w:rsidP="00F73866">
            <w:pPr>
              <w:pStyle w:val="TAC"/>
              <w:rPr>
                <w:lang w:val="en-US" w:eastAsia="zh-CN"/>
              </w:rPr>
            </w:pPr>
            <w:r w:rsidRPr="009B4792">
              <w:rPr>
                <w:rFonts w:eastAsia="宋体"/>
                <w:color w:val="000000"/>
                <w:lang w:eastAsia="zh-CN"/>
              </w:rPr>
              <w:t>CA_</w:t>
            </w:r>
            <w:r>
              <w:rPr>
                <w:rFonts w:eastAsia="宋体"/>
                <w:color w:val="000000"/>
                <w:lang w:eastAsia="zh-CN"/>
              </w:rPr>
              <w:t>n3</w:t>
            </w:r>
            <w:r w:rsidRPr="009B4792">
              <w:rPr>
                <w:rFonts w:eastAsia="宋体"/>
                <w:color w:val="000000"/>
                <w:lang w:eastAsia="zh-CN"/>
              </w:rPr>
              <w:t>-</w:t>
            </w:r>
            <w:r>
              <w:rPr>
                <w:rFonts w:eastAsia="宋体"/>
                <w:color w:val="000000"/>
                <w:lang w:eastAsia="zh-CN"/>
              </w:rPr>
              <w:t>n7</w:t>
            </w:r>
            <w:r w:rsidRPr="009B4792">
              <w:rPr>
                <w:rFonts w:eastAsia="宋体"/>
                <w:color w:val="000000"/>
                <w:lang w:eastAsia="zh-CN"/>
              </w:rPr>
              <w:t>-n26</w:t>
            </w:r>
          </w:p>
        </w:tc>
        <w:tc>
          <w:tcPr>
            <w:tcW w:w="1146" w:type="dxa"/>
            <w:tcBorders>
              <w:top w:val="single" w:sz="4" w:space="0" w:color="auto"/>
              <w:left w:val="single" w:sz="4" w:space="0" w:color="auto"/>
              <w:right w:val="single" w:sz="4" w:space="0" w:color="auto"/>
            </w:tcBorders>
            <w:vAlign w:val="center"/>
          </w:tcPr>
          <w:p w14:paraId="1CC6C35E" w14:textId="77777777" w:rsidR="00467ADF" w:rsidRDefault="00467ADF" w:rsidP="00F73866">
            <w:pPr>
              <w:pStyle w:val="TAC"/>
              <w:rPr>
                <w:lang w:val="en-US" w:eastAsia="ko-KR"/>
              </w:rPr>
            </w:pPr>
            <w:r>
              <w:rPr>
                <w:color w:val="000000"/>
              </w:rPr>
              <w:t>n3</w:t>
            </w:r>
          </w:p>
        </w:tc>
        <w:tc>
          <w:tcPr>
            <w:tcW w:w="960" w:type="dxa"/>
            <w:tcBorders>
              <w:top w:val="single" w:sz="4" w:space="0" w:color="auto"/>
              <w:left w:val="single" w:sz="4" w:space="0" w:color="auto"/>
              <w:right w:val="single" w:sz="4" w:space="0" w:color="auto"/>
            </w:tcBorders>
          </w:tcPr>
          <w:p w14:paraId="1041B7EE" w14:textId="77777777" w:rsidR="00467ADF" w:rsidRDefault="00467ADF" w:rsidP="00F73866">
            <w:pPr>
              <w:pStyle w:val="TAC"/>
              <w:rPr>
                <w:lang w:val="en-US" w:eastAsia="ko-KR"/>
              </w:rPr>
            </w:pPr>
            <w:r w:rsidRPr="001D386E">
              <w:rPr>
                <w:rFonts w:cs="Arial" w:hint="eastAsia"/>
              </w:rPr>
              <w:t>1720</w:t>
            </w:r>
          </w:p>
        </w:tc>
        <w:tc>
          <w:tcPr>
            <w:tcW w:w="964" w:type="dxa"/>
            <w:tcBorders>
              <w:top w:val="single" w:sz="4" w:space="0" w:color="auto"/>
              <w:left w:val="single" w:sz="4" w:space="0" w:color="auto"/>
              <w:right w:val="single" w:sz="4" w:space="0" w:color="auto"/>
            </w:tcBorders>
          </w:tcPr>
          <w:p w14:paraId="4439E394" w14:textId="77777777" w:rsidR="00467ADF" w:rsidRDefault="00467ADF" w:rsidP="00F73866">
            <w:pPr>
              <w:pStyle w:val="TAC"/>
              <w:rPr>
                <w:lang w:val="en-US" w:eastAsia="ko-KR"/>
              </w:rPr>
            </w:pPr>
            <w:r w:rsidRPr="001D386E">
              <w:rPr>
                <w:rFonts w:cs="Arial" w:hint="eastAsia"/>
              </w:rPr>
              <w:t>5</w:t>
            </w:r>
          </w:p>
        </w:tc>
        <w:tc>
          <w:tcPr>
            <w:tcW w:w="960" w:type="dxa"/>
            <w:tcBorders>
              <w:top w:val="single" w:sz="4" w:space="0" w:color="auto"/>
              <w:left w:val="single" w:sz="4" w:space="0" w:color="auto"/>
              <w:right w:val="single" w:sz="4" w:space="0" w:color="auto"/>
            </w:tcBorders>
          </w:tcPr>
          <w:p w14:paraId="7BDC6E7E" w14:textId="77777777" w:rsidR="00467ADF" w:rsidRDefault="00467ADF" w:rsidP="00F73866">
            <w:pPr>
              <w:pStyle w:val="TAC"/>
              <w:rPr>
                <w:lang w:val="en-US" w:eastAsia="ko-KR"/>
              </w:rPr>
            </w:pPr>
            <w:r w:rsidRPr="001D386E">
              <w:rPr>
                <w:rFonts w:cs="Arial" w:hint="eastAsia"/>
              </w:rPr>
              <w:t>25</w:t>
            </w:r>
          </w:p>
        </w:tc>
        <w:tc>
          <w:tcPr>
            <w:tcW w:w="960" w:type="dxa"/>
            <w:tcBorders>
              <w:top w:val="single" w:sz="4" w:space="0" w:color="auto"/>
              <w:left w:val="single" w:sz="4" w:space="0" w:color="auto"/>
              <w:right w:val="single" w:sz="4" w:space="0" w:color="auto"/>
            </w:tcBorders>
          </w:tcPr>
          <w:p w14:paraId="5287CDC9" w14:textId="77777777" w:rsidR="00467ADF" w:rsidRDefault="00467ADF" w:rsidP="00F73866">
            <w:pPr>
              <w:pStyle w:val="TAC"/>
              <w:rPr>
                <w:lang w:val="en-US" w:eastAsia="ko-KR"/>
              </w:rPr>
            </w:pPr>
            <w:r w:rsidRPr="001D386E">
              <w:rPr>
                <w:rFonts w:hint="eastAsia"/>
              </w:rPr>
              <w:t>1815</w:t>
            </w:r>
          </w:p>
        </w:tc>
        <w:tc>
          <w:tcPr>
            <w:tcW w:w="977" w:type="dxa"/>
            <w:tcBorders>
              <w:top w:val="single" w:sz="4" w:space="0" w:color="auto"/>
              <w:left w:val="single" w:sz="4" w:space="0" w:color="auto"/>
              <w:bottom w:val="single" w:sz="4" w:space="0" w:color="auto"/>
              <w:right w:val="single" w:sz="4" w:space="0" w:color="auto"/>
            </w:tcBorders>
          </w:tcPr>
          <w:p w14:paraId="3EEE7528" w14:textId="77777777" w:rsidR="00467ADF" w:rsidRDefault="00467ADF" w:rsidP="00F73866">
            <w:pPr>
              <w:pStyle w:val="TAC"/>
            </w:pPr>
            <w:r w:rsidRPr="001D386E">
              <w:rPr>
                <w:rFonts w:cs="Arial" w:hint="eastAsia"/>
              </w:rPr>
              <w:t>N/A</w:t>
            </w:r>
          </w:p>
        </w:tc>
        <w:tc>
          <w:tcPr>
            <w:tcW w:w="828" w:type="dxa"/>
            <w:tcBorders>
              <w:top w:val="single" w:sz="4" w:space="0" w:color="auto"/>
              <w:left w:val="single" w:sz="4" w:space="0" w:color="auto"/>
              <w:right w:val="single" w:sz="4" w:space="0" w:color="auto"/>
            </w:tcBorders>
            <w:vAlign w:val="center"/>
          </w:tcPr>
          <w:p w14:paraId="5D1150E7" w14:textId="77777777" w:rsidR="00467ADF" w:rsidRDefault="00467ADF"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7C5991CB" w14:textId="77777777" w:rsidR="00467ADF" w:rsidRDefault="00467ADF" w:rsidP="00F73866">
            <w:pPr>
              <w:pStyle w:val="TAC"/>
            </w:pPr>
            <w:r w:rsidRPr="001D386E">
              <w:rPr>
                <w:rFonts w:cs="Arial" w:hint="eastAsia"/>
                <w:lang w:val="en-US"/>
              </w:rPr>
              <w:t>N/A</w:t>
            </w:r>
          </w:p>
        </w:tc>
      </w:tr>
      <w:tr w:rsidR="00467ADF" w14:paraId="4CF5890F"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DF3CB8B" w14:textId="77777777" w:rsidR="00467ADF" w:rsidRDefault="00467ADF"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CD46D8F" w14:textId="77777777" w:rsidR="00467ADF" w:rsidRDefault="00467ADF" w:rsidP="00F73866">
            <w:pPr>
              <w:pStyle w:val="TAC"/>
              <w:rPr>
                <w:lang w:val="en-US" w:eastAsia="ko-KR"/>
              </w:rPr>
            </w:pPr>
            <w:r>
              <w:rPr>
                <w:color w:val="000000"/>
              </w:rPr>
              <w:t>n7</w:t>
            </w:r>
          </w:p>
        </w:tc>
        <w:tc>
          <w:tcPr>
            <w:tcW w:w="960" w:type="dxa"/>
            <w:tcBorders>
              <w:top w:val="single" w:sz="4" w:space="0" w:color="auto"/>
              <w:left w:val="single" w:sz="4" w:space="0" w:color="auto"/>
              <w:right w:val="single" w:sz="4" w:space="0" w:color="auto"/>
            </w:tcBorders>
          </w:tcPr>
          <w:p w14:paraId="2C7BED87" w14:textId="77777777" w:rsidR="00467ADF" w:rsidRDefault="00467ADF" w:rsidP="00F73866">
            <w:pPr>
              <w:pStyle w:val="TAC"/>
              <w:rPr>
                <w:lang w:val="en-US" w:eastAsia="ko-KR"/>
              </w:rPr>
            </w:pPr>
            <w:r w:rsidRPr="001D386E">
              <w:rPr>
                <w:rFonts w:cs="Arial" w:hint="eastAsia"/>
              </w:rPr>
              <w:t>2560</w:t>
            </w:r>
          </w:p>
        </w:tc>
        <w:tc>
          <w:tcPr>
            <w:tcW w:w="964" w:type="dxa"/>
            <w:tcBorders>
              <w:top w:val="single" w:sz="4" w:space="0" w:color="auto"/>
              <w:left w:val="single" w:sz="4" w:space="0" w:color="auto"/>
              <w:right w:val="single" w:sz="4" w:space="0" w:color="auto"/>
            </w:tcBorders>
          </w:tcPr>
          <w:p w14:paraId="29542125" w14:textId="77777777" w:rsidR="00467ADF" w:rsidRDefault="00467ADF" w:rsidP="00F73866">
            <w:pPr>
              <w:pStyle w:val="TAC"/>
              <w:rPr>
                <w:lang w:val="en-US" w:eastAsia="ko-KR"/>
              </w:rPr>
            </w:pPr>
            <w:r w:rsidRPr="001D386E">
              <w:rPr>
                <w:rFonts w:cs="Arial" w:hint="eastAsia"/>
              </w:rPr>
              <w:t>10</w:t>
            </w:r>
          </w:p>
        </w:tc>
        <w:tc>
          <w:tcPr>
            <w:tcW w:w="960" w:type="dxa"/>
            <w:tcBorders>
              <w:top w:val="single" w:sz="4" w:space="0" w:color="auto"/>
              <w:left w:val="single" w:sz="4" w:space="0" w:color="auto"/>
              <w:right w:val="single" w:sz="4" w:space="0" w:color="auto"/>
            </w:tcBorders>
          </w:tcPr>
          <w:p w14:paraId="1B885EC3" w14:textId="77777777" w:rsidR="00467ADF" w:rsidRDefault="00467ADF" w:rsidP="00F73866">
            <w:pPr>
              <w:pStyle w:val="TAC"/>
              <w:rPr>
                <w:lang w:val="en-US" w:eastAsia="ko-KR"/>
              </w:rPr>
            </w:pPr>
            <w:r w:rsidRPr="001D386E">
              <w:rPr>
                <w:rFonts w:cs="Arial" w:hint="eastAsia"/>
              </w:rPr>
              <w:t>50</w:t>
            </w:r>
          </w:p>
        </w:tc>
        <w:tc>
          <w:tcPr>
            <w:tcW w:w="960" w:type="dxa"/>
            <w:tcBorders>
              <w:top w:val="single" w:sz="4" w:space="0" w:color="auto"/>
              <w:left w:val="single" w:sz="4" w:space="0" w:color="auto"/>
              <w:right w:val="single" w:sz="4" w:space="0" w:color="auto"/>
            </w:tcBorders>
          </w:tcPr>
          <w:p w14:paraId="59A81BE8" w14:textId="77777777" w:rsidR="00467ADF" w:rsidRDefault="00467ADF" w:rsidP="00F73866">
            <w:pPr>
              <w:pStyle w:val="TAC"/>
              <w:rPr>
                <w:lang w:val="en-US" w:eastAsia="ko-KR"/>
              </w:rPr>
            </w:pPr>
            <w:r w:rsidRPr="001D386E">
              <w:rPr>
                <w:rFonts w:hint="eastAsia"/>
              </w:rPr>
              <w:t>2680</w:t>
            </w:r>
          </w:p>
        </w:tc>
        <w:tc>
          <w:tcPr>
            <w:tcW w:w="977" w:type="dxa"/>
            <w:tcBorders>
              <w:top w:val="single" w:sz="4" w:space="0" w:color="auto"/>
              <w:left w:val="single" w:sz="4" w:space="0" w:color="auto"/>
              <w:bottom w:val="single" w:sz="4" w:space="0" w:color="auto"/>
              <w:right w:val="single" w:sz="4" w:space="0" w:color="auto"/>
            </w:tcBorders>
          </w:tcPr>
          <w:p w14:paraId="21436E8C" w14:textId="77777777" w:rsidR="00467ADF" w:rsidRDefault="00467ADF" w:rsidP="00F73866">
            <w:pPr>
              <w:pStyle w:val="TAC"/>
            </w:pPr>
            <w:r w:rsidRPr="001D386E">
              <w:rPr>
                <w:rFonts w:cs="Arial" w:hint="eastAsia"/>
              </w:rPr>
              <w:t>N/A</w:t>
            </w:r>
          </w:p>
        </w:tc>
        <w:tc>
          <w:tcPr>
            <w:tcW w:w="828" w:type="dxa"/>
            <w:tcBorders>
              <w:top w:val="single" w:sz="4" w:space="0" w:color="auto"/>
              <w:left w:val="single" w:sz="4" w:space="0" w:color="auto"/>
              <w:right w:val="single" w:sz="4" w:space="0" w:color="auto"/>
            </w:tcBorders>
            <w:vAlign w:val="center"/>
          </w:tcPr>
          <w:p w14:paraId="32F4AD7A" w14:textId="77777777" w:rsidR="00467ADF" w:rsidRDefault="00467ADF"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6FAFF922" w14:textId="77777777" w:rsidR="00467ADF" w:rsidRDefault="00467ADF" w:rsidP="00F73866">
            <w:pPr>
              <w:pStyle w:val="TAC"/>
            </w:pPr>
            <w:r w:rsidRPr="001D386E">
              <w:rPr>
                <w:rFonts w:cs="Arial" w:hint="eastAsia"/>
                <w:lang w:val="en-US"/>
              </w:rPr>
              <w:t>N/A</w:t>
            </w:r>
          </w:p>
        </w:tc>
      </w:tr>
      <w:tr w:rsidR="00467ADF" w14:paraId="2BFF3258"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297DA19" w14:textId="77777777" w:rsidR="00467ADF" w:rsidRDefault="00467ADF"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69695CD" w14:textId="77777777" w:rsidR="00467ADF" w:rsidRDefault="00467ADF" w:rsidP="00F73866">
            <w:pPr>
              <w:pStyle w:val="TAC"/>
              <w:rPr>
                <w:lang w:val="en-US" w:eastAsia="ko-KR"/>
              </w:rPr>
            </w:pPr>
            <w:r>
              <w:rPr>
                <w:rFonts w:eastAsia="宋体"/>
                <w:color w:val="000000"/>
                <w:lang w:eastAsia="zh-CN"/>
              </w:rPr>
              <w:t>n26</w:t>
            </w:r>
          </w:p>
        </w:tc>
        <w:tc>
          <w:tcPr>
            <w:tcW w:w="960" w:type="dxa"/>
            <w:tcBorders>
              <w:top w:val="single" w:sz="4" w:space="0" w:color="auto"/>
              <w:left w:val="single" w:sz="4" w:space="0" w:color="auto"/>
              <w:right w:val="single" w:sz="4" w:space="0" w:color="auto"/>
            </w:tcBorders>
          </w:tcPr>
          <w:p w14:paraId="29FD8D1A" w14:textId="77777777" w:rsidR="00467ADF" w:rsidRDefault="00467ADF" w:rsidP="00F73866">
            <w:pPr>
              <w:pStyle w:val="TAC"/>
              <w:rPr>
                <w:lang w:val="en-US" w:eastAsia="ko-KR"/>
              </w:rPr>
            </w:pPr>
            <w:r w:rsidRPr="001D386E">
              <w:rPr>
                <w:rFonts w:cs="Arial" w:hint="eastAsia"/>
              </w:rPr>
              <w:t>835</w:t>
            </w:r>
          </w:p>
        </w:tc>
        <w:tc>
          <w:tcPr>
            <w:tcW w:w="964" w:type="dxa"/>
            <w:tcBorders>
              <w:top w:val="single" w:sz="4" w:space="0" w:color="auto"/>
              <w:left w:val="single" w:sz="4" w:space="0" w:color="auto"/>
              <w:right w:val="single" w:sz="4" w:space="0" w:color="auto"/>
            </w:tcBorders>
          </w:tcPr>
          <w:p w14:paraId="7F1AEEB1" w14:textId="77777777" w:rsidR="00467ADF" w:rsidRDefault="00467ADF" w:rsidP="00F73866">
            <w:pPr>
              <w:pStyle w:val="TAC"/>
              <w:rPr>
                <w:lang w:val="en-US" w:eastAsia="ko-KR"/>
              </w:rPr>
            </w:pPr>
            <w:r w:rsidRPr="001D386E">
              <w:rPr>
                <w:rFonts w:cs="Arial" w:hint="eastAsia"/>
              </w:rPr>
              <w:t>5</w:t>
            </w:r>
          </w:p>
        </w:tc>
        <w:tc>
          <w:tcPr>
            <w:tcW w:w="960" w:type="dxa"/>
            <w:tcBorders>
              <w:top w:val="single" w:sz="4" w:space="0" w:color="auto"/>
              <w:left w:val="single" w:sz="4" w:space="0" w:color="auto"/>
              <w:right w:val="single" w:sz="4" w:space="0" w:color="auto"/>
            </w:tcBorders>
          </w:tcPr>
          <w:p w14:paraId="4743EABF" w14:textId="77777777" w:rsidR="00467ADF" w:rsidRDefault="00467ADF" w:rsidP="00F73866">
            <w:pPr>
              <w:pStyle w:val="TAC"/>
              <w:rPr>
                <w:lang w:val="en-US" w:eastAsia="ko-KR"/>
              </w:rPr>
            </w:pPr>
            <w:r w:rsidRPr="001D386E">
              <w:rPr>
                <w:rFonts w:cs="Arial" w:hint="eastAsia"/>
              </w:rPr>
              <w:t>25</w:t>
            </w:r>
          </w:p>
        </w:tc>
        <w:tc>
          <w:tcPr>
            <w:tcW w:w="960" w:type="dxa"/>
            <w:tcBorders>
              <w:top w:val="single" w:sz="4" w:space="0" w:color="auto"/>
              <w:left w:val="single" w:sz="4" w:space="0" w:color="auto"/>
              <w:right w:val="single" w:sz="4" w:space="0" w:color="auto"/>
            </w:tcBorders>
          </w:tcPr>
          <w:p w14:paraId="13917157" w14:textId="77777777" w:rsidR="00467ADF" w:rsidRDefault="00467ADF" w:rsidP="00F73866">
            <w:pPr>
              <w:pStyle w:val="TAC"/>
              <w:rPr>
                <w:lang w:val="en-US" w:eastAsia="ko-KR"/>
              </w:rPr>
            </w:pPr>
            <w:r w:rsidRPr="001D386E">
              <w:rPr>
                <w:rFonts w:hint="eastAsia"/>
              </w:rPr>
              <w:t>880</w:t>
            </w:r>
          </w:p>
        </w:tc>
        <w:tc>
          <w:tcPr>
            <w:tcW w:w="977" w:type="dxa"/>
            <w:tcBorders>
              <w:top w:val="single" w:sz="4" w:space="0" w:color="auto"/>
              <w:left w:val="single" w:sz="4" w:space="0" w:color="auto"/>
              <w:bottom w:val="single" w:sz="4" w:space="0" w:color="auto"/>
              <w:right w:val="single" w:sz="4" w:space="0" w:color="auto"/>
            </w:tcBorders>
          </w:tcPr>
          <w:p w14:paraId="4DB5C2D0" w14:textId="77777777" w:rsidR="00467ADF" w:rsidRDefault="00467ADF" w:rsidP="00F73866">
            <w:pPr>
              <w:pStyle w:val="TAC"/>
            </w:pPr>
            <w:r w:rsidRPr="001D386E">
              <w:rPr>
                <w:rFonts w:cs="Arial" w:hint="eastAsia"/>
              </w:rPr>
              <w:t>17.5</w:t>
            </w:r>
          </w:p>
        </w:tc>
        <w:tc>
          <w:tcPr>
            <w:tcW w:w="828" w:type="dxa"/>
            <w:tcBorders>
              <w:top w:val="single" w:sz="4" w:space="0" w:color="auto"/>
              <w:left w:val="single" w:sz="4" w:space="0" w:color="auto"/>
              <w:right w:val="single" w:sz="4" w:space="0" w:color="auto"/>
            </w:tcBorders>
            <w:vAlign w:val="center"/>
          </w:tcPr>
          <w:p w14:paraId="50FF85D8" w14:textId="77777777" w:rsidR="00467ADF" w:rsidRDefault="00467ADF"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75BE98F7" w14:textId="77777777" w:rsidR="00467ADF" w:rsidRDefault="00467ADF" w:rsidP="00F73866">
            <w:pPr>
              <w:pStyle w:val="TAC"/>
            </w:pPr>
            <w:r w:rsidRPr="001D386E">
              <w:rPr>
                <w:rFonts w:cs="Arial" w:hint="eastAsia"/>
                <w:lang w:val="en-US"/>
              </w:rPr>
              <w:t>IMD3</w:t>
            </w:r>
          </w:p>
        </w:tc>
      </w:tr>
      <w:tr w:rsidR="00467ADF" w14:paraId="4E39E849"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3B221F" w14:textId="77777777" w:rsidR="00467ADF" w:rsidRDefault="00467ADF"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F98FC65" w14:textId="77777777" w:rsidR="00467ADF" w:rsidRDefault="00467ADF" w:rsidP="00F73866">
            <w:pPr>
              <w:pStyle w:val="TAC"/>
              <w:rPr>
                <w:lang w:val="en-US" w:eastAsia="ko-KR"/>
              </w:rPr>
            </w:pPr>
            <w:r>
              <w:rPr>
                <w:color w:val="000000"/>
              </w:rPr>
              <w:t>n3</w:t>
            </w:r>
          </w:p>
        </w:tc>
        <w:tc>
          <w:tcPr>
            <w:tcW w:w="960" w:type="dxa"/>
            <w:tcBorders>
              <w:top w:val="single" w:sz="4" w:space="0" w:color="auto"/>
              <w:left w:val="single" w:sz="4" w:space="0" w:color="auto"/>
              <w:right w:val="single" w:sz="4" w:space="0" w:color="auto"/>
            </w:tcBorders>
          </w:tcPr>
          <w:p w14:paraId="7B176F5A" w14:textId="77777777" w:rsidR="00467ADF" w:rsidRDefault="00467ADF" w:rsidP="00F73866">
            <w:pPr>
              <w:pStyle w:val="TAC"/>
              <w:rPr>
                <w:lang w:val="en-US" w:eastAsia="ko-KR"/>
              </w:rPr>
            </w:pPr>
            <w:r w:rsidRPr="001D386E">
              <w:rPr>
                <w:rFonts w:cs="Arial" w:hint="eastAsia"/>
              </w:rPr>
              <w:t>1780</w:t>
            </w:r>
          </w:p>
        </w:tc>
        <w:tc>
          <w:tcPr>
            <w:tcW w:w="964" w:type="dxa"/>
            <w:tcBorders>
              <w:top w:val="single" w:sz="4" w:space="0" w:color="auto"/>
              <w:left w:val="single" w:sz="4" w:space="0" w:color="auto"/>
              <w:right w:val="single" w:sz="4" w:space="0" w:color="auto"/>
            </w:tcBorders>
          </w:tcPr>
          <w:p w14:paraId="4D17C688" w14:textId="77777777" w:rsidR="00467ADF" w:rsidRDefault="00467ADF" w:rsidP="00F73866">
            <w:pPr>
              <w:pStyle w:val="TAC"/>
              <w:rPr>
                <w:lang w:val="en-US" w:eastAsia="ko-KR"/>
              </w:rPr>
            </w:pPr>
            <w:r w:rsidRPr="001D386E">
              <w:rPr>
                <w:rFonts w:cs="Arial" w:hint="eastAsia"/>
              </w:rPr>
              <w:t>5</w:t>
            </w:r>
          </w:p>
        </w:tc>
        <w:tc>
          <w:tcPr>
            <w:tcW w:w="960" w:type="dxa"/>
            <w:tcBorders>
              <w:top w:val="single" w:sz="4" w:space="0" w:color="auto"/>
              <w:left w:val="single" w:sz="4" w:space="0" w:color="auto"/>
              <w:right w:val="single" w:sz="4" w:space="0" w:color="auto"/>
            </w:tcBorders>
          </w:tcPr>
          <w:p w14:paraId="24282C8B" w14:textId="77777777" w:rsidR="00467ADF" w:rsidRDefault="00467ADF" w:rsidP="00F73866">
            <w:pPr>
              <w:pStyle w:val="TAC"/>
              <w:rPr>
                <w:lang w:val="en-US" w:eastAsia="ko-KR"/>
              </w:rPr>
            </w:pPr>
            <w:r w:rsidRPr="001D386E">
              <w:rPr>
                <w:rFonts w:cs="Arial" w:hint="eastAsia"/>
              </w:rPr>
              <w:t>25</w:t>
            </w:r>
          </w:p>
        </w:tc>
        <w:tc>
          <w:tcPr>
            <w:tcW w:w="960" w:type="dxa"/>
            <w:tcBorders>
              <w:top w:val="single" w:sz="4" w:space="0" w:color="auto"/>
              <w:left w:val="single" w:sz="4" w:space="0" w:color="auto"/>
              <w:right w:val="single" w:sz="4" w:space="0" w:color="auto"/>
            </w:tcBorders>
          </w:tcPr>
          <w:p w14:paraId="3441A1DF" w14:textId="77777777" w:rsidR="00467ADF" w:rsidRDefault="00467ADF" w:rsidP="00F73866">
            <w:pPr>
              <w:pStyle w:val="TAC"/>
              <w:rPr>
                <w:lang w:val="en-US" w:eastAsia="ko-KR"/>
              </w:rPr>
            </w:pPr>
            <w:r w:rsidRPr="001D386E">
              <w:rPr>
                <w:rFonts w:hint="eastAsia"/>
              </w:rPr>
              <w:t>1875</w:t>
            </w:r>
          </w:p>
        </w:tc>
        <w:tc>
          <w:tcPr>
            <w:tcW w:w="977" w:type="dxa"/>
            <w:tcBorders>
              <w:top w:val="single" w:sz="4" w:space="0" w:color="auto"/>
              <w:left w:val="single" w:sz="4" w:space="0" w:color="auto"/>
              <w:bottom w:val="single" w:sz="4" w:space="0" w:color="auto"/>
              <w:right w:val="single" w:sz="4" w:space="0" w:color="auto"/>
            </w:tcBorders>
          </w:tcPr>
          <w:p w14:paraId="54EBA587" w14:textId="77777777" w:rsidR="00467ADF" w:rsidRDefault="00467ADF" w:rsidP="00F73866">
            <w:pPr>
              <w:pStyle w:val="TAC"/>
            </w:pPr>
            <w:r w:rsidRPr="001D386E">
              <w:rPr>
                <w:rFonts w:cs="Arial" w:hint="eastAsia"/>
              </w:rPr>
              <w:t>N/A</w:t>
            </w:r>
          </w:p>
        </w:tc>
        <w:tc>
          <w:tcPr>
            <w:tcW w:w="828" w:type="dxa"/>
            <w:tcBorders>
              <w:top w:val="single" w:sz="4" w:space="0" w:color="auto"/>
              <w:left w:val="single" w:sz="4" w:space="0" w:color="auto"/>
              <w:right w:val="single" w:sz="4" w:space="0" w:color="auto"/>
            </w:tcBorders>
            <w:vAlign w:val="center"/>
          </w:tcPr>
          <w:p w14:paraId="6F3A0AC0" w14:textId="77777777" w:rsidR="00467ADF" w:rsidRDefault="00467ADF"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20BB585F" w14:textId="77777777" w:rsidR="00467ADF" w:rsidRDefault="00467ADF" w:rsidP="00F73866">
            <w:pPr>
              <w:pStyle w:val="TAC"/>
            </w:pPr>
            <w:r w:rsidRPr="001D386E">
              <w:rPr>
                <w:rFonts w:cs="Arial"/>
              </w:rPr>
              <w:t>N/A</w:t>
            </w:r>
          </w:p>
        </w:tc>
      </w:tr>
      <w:tr w:rsidR="00467ADF" w14:paraId="1F9DFCA2"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912611" w14:textId="77777777" w:rsidR="00467ADF" w:rsidRDefault="00467ADF"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16E2315" w14:textId="77777777" w:rsidR="00467ADF" w:rsidRDefault="00467ADF" w:rsidP="00F73866">
            <w:pPr>
              <w:pStyle w:val="TAC"/>
              <w:rPr>
                <w:color w:val="000000"/>
              </w:rPr>
            </w:pPr>
            <w:r>
              <w:rPr>
                <w:rFonts w:eastAsia="宋体"/>
                <w:color w:val="000000"/>
                <w:lang w:eastAsia="zh-CN"/>
              </w:rPr>
              <w:t>n7</w:t>
            </w:r>
          </w:p>
        </w:tc>
        <w:tc>
          <w:tcPr>
            <w:tcW w:w="960" w:type="dxa"/>
            <w:tcBorders>
              <w:top w:val="single" w:sz="4" w:space="0" w:color="auto"/>
              <w:left w:val="single" w:sz="4" w:space="0" w:color="auto"/>
              <w:right w:val="single" w:sz="4" w:space="0" w:color="auto"/>
            </w:tcBorders>
          </w:tcPr>
          <w:p w14:paraId="3944AC5A" w14:textId="77777777" w:rsidR="00467ADF" w:rsidRPr="001D386E" w:rsidRDefault="00467ADF" w:rsidP="00F73866">
            <w:pPr>
              <w:pStyle w:val="TAC"/>
              <w:rPr>
                <w:rFonts w:cs="Arial"/>
              </w:rPr>
            </w:pPr>
            <w:r w:rsidRPr="001D386E">
              <w:rPr>
                <w:rFonts w:cs="Arial" w:hint="eastAsia"/>
              </w:rPr>
              <w:t>2505</w:t>
            </w:r>
          </w:p>
        </w:tc>
        <w:tc>
          <w:tcPr>
            <w:tcW w:w="964" w:type="dxa"/>
            <w:tcBorders>
              <w:top w:val="single" w:sz="4" w:space="0" w:color="auto"/>
              <w:left w:val="single" w:sz="4" w:space="0" w:color="auto"/>
              <w:right w:val="single" w:sz="4" w:space="0" w:color="auto"/>
            </w:tcBorders>
          </w:tcPr>
          <w:p w14:paraId="1A94DCBA" w14:textId="77777777" w:rsidR="00467ADF" w:rsidRPr="001D386E" w:rsidRDefault="00467ADF" w:rsidP="00F73866">
            <w:pPr>
              <w:pStyle w:val="TAC"/>
              <w:rPr>
                <w:rFonts w:cs="Arial"/>
              </w:rPr>
            </w:pPr>
            <w:r w:rsidRPr="001D386E">
              <w:rPr>
                <w:rFonts w:cs="Arial" w:hint="eastAsia"/>
              </w:rPr>
              <w:t>10</w:t>
            </w:r>
          </w:p>
        </w:tc>
        <w:tc>
          <w:tcPr>
            <w:tcW w:w="960" w:type="dxa"/>
            <w:tcBorders>
              <w:top w:val="single" w:sz="4" w:space="0" w:color="auto"/>
              <w:left w:val="single" w:sz="4" w:space="0" w:color="auto"/>
              <w:right w:val="single" w:sz="4" w:space="0" w:color="auto"/>
            </w:tcBorders>
          </w:tcPr>
          <w:p w14:paraId="5BE491DA" w14:textId="77777777" w:rsidR="00467ADF" w:rsidRPr="001D386E" w:rsidRDefault="00467ADF" w:rsidP="00F73866">
            <w:pPr>
              <w:pStyle w:val="TAC"/>
              <w:rPr>
                <w:rFonts w:cs="Arial"/>
              </w:rPr>
            </w:pPr>
            <w:r w:rsidRPr="001D386E">
              <w:rPr>
                <w:rFonts w:cs="Arial" w:hint="eastAsia"/>
              </w:rPr>
              <w:t>50</w:t>
            </w:r>
          </w:p>
        </w:tc>
        <w:tc>
          <w:tcPr>
            <w:tcW w:w="960" w:type="dxa"/>
            <w:tcBorders>
              <w:top w:val="single" w:sz="4" w:space="0" w:color="auto"/>
              <w:left w:val="single" w:sz="4" w:space="0" w:color="auto"/>
              <w:right w:val="single" w:sz="4" w:space="0" w:color="auto"/>
            </w:tcBorders>
          </w:tcPr>
          <w:p w14:paraId="6ABC4091" w14:textId="77777777" w:rsidR="00467ADF" w:rsidRPr="001D386E" w:rsidRDefault="00467ADF" w:rsidP="00F73866">
            <w:pPr>
              <w:pStyle w:val="TAC"/>
            </w:pPr>
            <w:r w:rsidRPr="001D386E">
              <w:rPr>
                <w:rFonts w:hint="eastAsia"/>
              </w:rPr>
              <w:t>2625</w:t>
            </w:r>
          </w:p>
        </w:tc>
        <w:tc>
          <w:tcPr>
            <w:tcW w:w="977" w:type="dxa"/>
            <w:tcBorders>
              <w:top w:val="single" w:sz="4" w:space="0" w:color="auto"/>
              <w:left w:val="single" w:sz="4" w:space="0" w:color="auto"/>
              <w:bottom w:val="single" w:sz="4" w:space="0" w:color="auto"/>
              <w:right w:val="single" w:sz="4" w:space="0" w:color="auto"/>
            </w:tcBorders>
          </w:tcPr>
          <w:p w14:paraId="5305FBDA" w14:textId="77777777" w:rsidR="00467ADF" w:rsidRPr="001D386E" w:rsidRDefault="00467ADF" w:rsidP="00F73866">
            <w:pPr>
              <w:pStyle w:val="TAC"/>
              <w:rPr>
                <w:rFonts w:cs="Arial"/>
              </w:rPr>
            </w:pPr>
            <w:r w:rsidRPr="001D386E">
              <w:rPr>
                <w:rFonts w:cs="Arial" w:hint="eastAsia"/>
              </w:rPr>
              <w:t>29.0</w:t>
            </w:r>
          </w:p>
        </w:tc>
        <w:tc>
          <w:tcPr>
            <w:tcW w:w="828" w:type="dxa"/>
            <w:tcBorders>
              <w:top w:val="single" w:sz="4" w:space="0" w:color="auto"/>
              <w:left w:val="single" w:sz="4" w:space="0" w:color="auto"/>
              <w:right w:val="single" w:sz="4" w:space="0" w:color="auto"/>
            </w:tcBorders>
            <w:vAlign w:val="center"/>
          </w:tcPr>
          <w:p w14:paraId="279BB9BB" w14:textId="77777777" w:rsidR="00467ADF" w:rsidRDefault="00467ADF" w:rsidP="00F73866">
            <w:pPr>
              <w:pStyle w:val="TAC"/>
              <w:rPr>
                <w:color w:val="000000"/>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1C31051D" w14:textId="77777777" w:rsidR="00467ADF" w:rsidRPr="001D386E" w:rsidRDefault="00467ADF" w:rsidP="00F73866">
            <w:pPr>
              <w:pStyle w:val="TAC"/>
              <w:rPr>
                <w:rFonts w:cs="Arial"/>
                <w:lang w:val="en-US"/>
              </w:rPr>
            </w:pPr>
            <w:r w:rsidRPr="001D386E">
              <w:rPr>
                <w:rFonts w:cs="Arial"/>
                <w:lang w:val="en-US"/>
              </w:rPr>
              <w:t>IMD2</w:t>
            </w:r>
            <w:r w:rsidRPr="00D33D42">
              <w:rPr>
                <w:rFonts w:cs="Arial"/>
                <w:vertAlign w:val="superscript"/>
                <w:lang w:val="en-US"/>
              </w:rPr>
              <w:t>4</w:t>
            </w:r>
          </w:p>
        </w:tc>
      </w:tr>
      <w:tr w:rsidR="00467ADF" w14:paraId="20C3031F" w14:textId="77777777" w:rsidTr="00F7386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AF19731" w14:textId="77777777" w:rsidR="00467ADF" w:rsidRDefault="00467ADF"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141D916" w14:textId="77777777" w:rsidR="00467ADF" w:rsidRDefault="00467ADF" w:rsidP="00F73866">
            <w:pPr>
              <w:pStyle w:val="TAC"/>
              <w:rPr>
                <w:lang w:val="en-US" w:eastAsia="ko-KR"/>
              </w:rPr>
            </w:pPr>
            <w:r>
              <w:rPr>
                <w:color w:val="000000"/>
              </w:rPr>
              <w:t>n26</w:t>
            </w:r>
          </w:p>
        </w:tc>
        <w:tc>
          <w:tcPr>
            <w:tcW w:w="960" w:type="dxa"/>
            <w:tcBorders>
              <w:top w:val="single" w:sz="4" w:space="0" w:color="auto"/>
              <w:left w:val="single" w:sz="4" w:space="0" w:color="auto"/>
              <w:right w:val="single" w:sz="4" w:space="0" w:color="auto"/>
            </w:tcBorders>
          </w:tcPr>
          <w:p w14:paraId="06321A3B" w14:textId="77777777" w:rsidR="00467ADF" w:rsidRDefault="00467ADF" w:rsidP="00F73866">
            <w:pPr>
              <w:pStyle w:val="TAC"/>
              <w:rPr>
                <w:lang w:val="en-US" w:eastAsia="ko-KR"/>
              </w:rPr>
            </w:pPr>
            <w:r w:rsidRPr="001D386E">
              <w:rPr>
                <w:rFonts w:cs="Arial" w:hint="eastAsia"/>
              </w:rPr>
              <w:t>845</w:t>
            </w:r>
          </w:p>
        </w:tc>
        <w:tc>
          <w:tcPr>
            <w:tcW w:w="964" w:type="dxa"/>
            <w:tcBorders>
              <w:top w:val="single" w:sz="4" w:space="0" w:color="auto"/>
              <w:left w:val="single" w:sz="4" w:space="0" w:color="auto"/>
              <w:right w:val="single" w:sz="4" w:space="0" w:color="auto"/>
            </w:tcBorders>
          </w:tcPr>
          <w:p w14:paraId="4B24F903" w14:textId="77777777" w:rsidR="00467ADF" w:rsidRDefault="00467ADF" w:rsidP="00F73866">
            <w:pPr>
              <w:pStyle w:val="TAC"/>
              <w:rPr>
                <w:lang w:val="en-US" w:eastAsia="ko-KR"/>
              </w:rPr>
            </w:pPr>
            <w:r w:rsidRPr="001D386E">
              <w:rPr>
                <w:rFonts w:cs="Arial" w:hint="eastAsia"/>
              </w:rPr>
              <w:t>5</w:t>
            </w:r>
          </w:p>
        </w:tc>
        <w:tc>
          <w:tcPr>
            <w:tcW w:w="960" w:type="dxa"/>
            <w:tcBorders>
              <w:top w:val="single" w:sz="4" w:space="0" w:color="auto"/>
              <w:left w:val="single" w:sz="4" w:space="0" w:color="auto"/>
              <w:right w:val="single" w:sz="4" w:space="0" w:color="auto"/>
            </w:tcBorders>
          </w:tcPr>
          <w:p w14:paraId="6471CF0A" w14:textId="77777777" w:rsidR="00467ADF" w:rsidRDefault="00467ADF" w:rsidP="00F73866">
            <w:pPr>
              <w:pStyle w:val="TAC"/>
              <w:rPr>
                <w:lang w:val="en-US" w:eastAsia="ko-KR"/>
              </w:rPr>
            </w:pPr>
            <w:r w:rsidRPr="001D386E">
              <w:rPr>
                <w:rFonts w:cs="Arial" w:hint="eastAsia"/>
              </w:rPr>
              <w:t>25</w:t>
            </w:r>
          </w:p>
        </w:tc>
        <w:tc>
          <w:tcPr>
            <w:tcW w:w="960" w:type="dxa"/>
            <w:tcBorders>
              <w:top w:val="single" w:sz="4" w:space="0" w:color="auto"/>
              <w:left w:val="single" w:sz="4" w:space="0" w:color="auto"/>
              <w:right w:val="single" w:sz="4" w:space="0" w:color="auto"/>
            </w:tcBorders>
          </w:tcPr>
          <w:p w14:paraId="7D20A27F" w14:textId="77777777" w:rsidR="00467ADF" w:rsidRDefault="00467ADF" w:rsidP="00F73866">
            <w:pPr>
              <w:pStyle w:val="TAC"/>
              <w:rPr>
                <w:lang w:val="en-US" w:eastAsia="ko-KR"/>
              </w:rPr>
            </w:pPr>
            <w:r w:rsidRPr="001D386E">
              <w:rPr>
                <w:rFonts w:hint="eastAsia"/>
              </w:rPr>
              <w:t>890</w:t>
            </w:r>
          </w:p>
        </w:tc>
        <w:tc>
          <w:tcPr>
            <w:tcW w:w="977" w:type="dxa"/>
            <w:tcBorders>
              <w:top w:val="single" w:sz="4" w:space="0" w:color="auto"/>
              <w:left w:val="single" w:sz="4" w:space="0" w:color="auto"/>
              <w:bottom w:val="single" w:sz="4" w:space="0" w:color="auto"/>
              <w:right w:val="single" w:sz="4" w:space="0" w:color="auto"/>
            </w:tcBorders>
          </w:tcPr>
          <w:p w14:paraId="6806E99B" w14:textId="77777777" w:rsidR="00467ADF" w:rsidRDefault="00467ADF" w:rsidP="00F73866">
            <w:pPr>
              <w:pStyle w:val="TAC"/>
            </w:pPr>
            <w:r w:rsidRPr="001D386E">
              <w:rPr>
                <w:rFonts w:cs="Arial" w:hint="eastAsia"/>
              </w:rPr>
              <w:t>N/A</w:t>
            </w:r>
          </w:p>
        </w:tc>
        <w:tc>
          <w:tcPr>
            <w:tcW w:w="828" w:type="dxa"/>
            <w:tcBorders>
              <w:top w:val="single" w:sz="4" w:space="0" w:color="auto"/>
              <w:left w:val="single" w:sz="4" w:space="0" w:color="auto"/>
              <w:right w:val="single" w:sz="4" w:space="0" w:color="auto"/>
            </w:tcBorders>
            <w:vAlign w:val="center"/>
          </w:tcPr>
          <w:p w14:paraId="6C3CC8BB" w14:textId="77777777" w:rsidR="00467ADF" w:rsidRDefault="00467ADF"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72ED9D93" w14:textId="77777777" w:rsidR="00467ADF" w:rsidRDefault="00467ADF" w:rsidP="00F73866">
            <w:pPr>
              <w:pStyle w:val="TAC"/>
            </w:pPr>
            <w:r w:rsidRPr="001D386E">
              <w:rPr>
                <w:rFonts w:cs="Arial"/>
                <w:lang w:val="en-US"/>
              </w:rPr>
              <w:t>N/A</w:t>
            </w:r>
          </w:p>
        </w:tc>
      </w:tr>
      <w:tr w:rsidR="00467ADF" w14:paraId="7364711F" w14:textId="77777777" w:rsidTr="00F73866">
        <w:trPr>
          <w:trHeight w:val="187"/>
          <w:jc w:val="center"/>
        </w:trPr>
        <w:tc>
          <w:tcPr>
            <w:tcW w:w="9859" w:type="dxa"/>
            <w:gridSpan w:val="9"/>
            <w:tcBorders>
              <w:top w:val="nil"/>
              <w:left w:val="single" w:sz="4" w:space="0" w:color="auto"/>
              <w:bottom w:val="single" w:sz="4" w:space="0" w:color="auto"/>
              <w:right w:val="single" w:sz="4" w:space="0" w:color="auto"/>
            </w:tcBorders>
            <w:shd w:val="clear" w:color="auto" w:fill="auto"/>
            <w:vAlign w:val="center"/>
          </w:tcPr>
          <w:p w14:paraId="745B7355" w14:textId="77777777" w:rsidR="00467ADF" w:rsidRPr="00D33D42" w:rsidRDefault="00467ADF" w:rsidP="00F73866">
            <w:pPr>
              <w:pStyle w:val="TAN"/>
              <w:rPr>
                <w:rFonts w:cs="Arial"/>
              </w:rPr>
            </w:pPr>
            <w:r>
              <w:rPr>
                <w:lang w:eastAsia="ko-KR"/>
              </w:rPr>
              <w:t>NOTE 4:</w:t>
            </w:r>
            <w:r>
              <w:rPr>
                <w:lang w:eastAsia="ko-KR"/>
              </w:rPr>
              <w:tab/>
              <w:t>This band is subject to IMD3 also which MSD is not specified</w:t>
            </w:r>
          </w:p>
        </w:tc>
      </w:tr>
    </w:tbl>
    <w:p w14:paraId="2B2ED5B2" w14:textId="5866E243" w:rsidR="006A2D4A" w:rsidRPr="00A20126" w:rsidRDefault="006A2D4A" w:rsidP="00A20126">
      <w:pPr>
        <w:pStyle w:val="21"/>
      </w:pPr>
      <w:bookmarkStart w:id="178" w:name="_Toc136288177"/>
      <w:r w:rsidRPr="00A20126">
        <w:t>5.10</w:t>
      </w:r>
      <w:r w:rsidRPr="00A20126">
        <w:tab/>
        <w:t>CA_n7-n26-n78</w:t>
      </w:r>
      <w:bookmarkEnd w:id="178"/>
    </w:p>
    <w:p w14:paraId="3EC8D7D8" w14:textId="675DBB44" w:rsidR="006A2D4A" w:rsidRPr="00A20126" w:rsidRDefault="006A2D4A" w:rsidP="006A2D4A">
      <w:pPr>
        <w:pStyle w:val="31"/>
      </w:pPr>
      <w:bookmarkStart w:id="179" w:name="_Toc136288178"/>
      <w:r>
        <w:t>5.10.1</w:t>
      </w:r>
      <w:r>
        <w:tab/>
      </w:r>
      <w:r w:rsidRPr="00A20126">
        <w:t>Common for 1 band UL and 2 bands UL CA</w:t>
      </w:r>
      <w:bookmarkEnd w:id="179"/>
    </w:p>
    <w:p w14:paraId="3A0D4C91" w14:textId="202844A2" w:rsidR="006A2D4A" w:rsidRPr="00A20126" w:rsidRDefault="006A2D4A" w:rsidP="006A2D4A">
      <w:pPr>
        <w:pStyle w:val="41"/>
      </w:pPr>
      <w:bookmarkStart w:id="180" w:name="_Toc136288179"/>
      <w:r>
        <w:t>5.10.1.1</w:t>
      </w:r>
      <w:r>
        <w:tab/>
      </w:r>
      <w:r w:rsidRPr="00A20126">
        <w:t>Operating bands for CA</w:t>
      </w:r>
      <w:bookmarkEnd w:id="180"/>
    </w:p>
    <w:p w14:paraId="2B3F1B03" w14:textId="39EEAA88" w:rsidR="006A2D4A" w:rsidRPr="00A20126" w:rsidRDefault="006A2D4A" w:rsidP="006A2D4A">
      <w:pPr>
        <w:pStyle w:val="TH"/>
        <w:rPr>
          <w:rFonts w:cs="Arial"/>
        </w:rPr>
      </w:pPr>
      <w:r w:rsidRPr="00A20126">
        <w:rPr>
          <w:rFonts w:cs="Arial"/>
        </w:rPr>
        <w:t xml:space="preserve">Table </w:t>
      </w:r>
      <w:r w:rsidRPr="006A2D4A">
        <w:rPr>
          <w:rFonts w:cs="Arial"/>
        </w:rPr>
        <w:t>5.1</w:t>
      </w:r>
      <w:r>
        <w:rPr>
          <w:rFonts w:cs="Arial"/>
        </w:rPr>
        <w:t>0</w:t>
      </w:r>
      <w:r w:rsidRPr="00A20126">
        <w:rPr>
          <w:rFonts w:cs="Arial"/>
        </w:rPr>
        <w:t>.1.1-1: 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6A2D4A" w14:paraId="24BA98CF" w14:textId="77777777" w:rsidTr="00F73866">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2EFC0EBE" w14:textId="77777777" w:rsidR="006A2D4A" w:rsidRDefault="006A2D4A" w:rsidP="00F73866">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16CE61E6" w14:textId="77777777" w:rsidR="006A2D4A" w:rsidRDefault="006A2D4A" w:rsidP="00F73866">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68E63FD" w14:textId="77777777" w:rsidR="006A2D4A" w:rsidRDefault="006A2D4A" w:rsidP="00F73866">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F9E9390" w14:textId="77777777" w:rsidR="006A2D4A" w:rsidRDefault="006A2D4A" w:rsidP="00F73866">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18FCD10" w14:textId="77777777" w:rsidR="006A2D4A" w:rsidRDefault="006A2D4A" w:rsidP="00F73866">
            <w:pPr>
              <w:keepNext/>
              <w:keepLines/>
              <w:spacing w:after="0"/>
              <w:jc w:val="center"/>
              <w:rPr>
                <w:rFonts w:ascii="Arial" w:hAnsi="Arial"/>
                <w:b/>
                <w:color w:val="000000"/>
                <w:sz w:val="18"/>
              </w:rPr>
            </w:pPr>
            <w:r>
              <w:rPr>
                <w:rFonts w:ascii="Arial" w:hAnsi="Arial"/>
                <w:b/>
                <w:color w:val="000000"/>
                <w:sz w:val="18"/>
              </w:rPr>
              <w:t>Duplex Mode</w:t>
            </w:r>
          </w:p>
        </w:tc>
      </w:tr>
      <w:tr w:rsidR="006A2D4A" w14:paraId="13B008AD"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85074E" w14:textId="77777777" w:rsidR="006A2D4A" w:rsidRDefault="006A2D4A" w:rsidP="00F73866">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60776" w14:textId="77777777" w:rsidR="006A2D4A" w:rsidRDefault="006A2D4A" w:rsidP="00F73866">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7A0928AF" w14:textId="77777777" w:rsidR="006A2D4A" w:rsidRDefault="006A2D4A" w:rsidP="00F73866">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4C6AB44A" w14:textId="77777777" w:rsidR="006A2D4A" w:rsidRDefault="006A2D4A" w:rsidP="00F73866">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935852" w14:textId="77777777" w:rsidR="006A2D4A" w:rsidRDefault="006A2D4A" w:rsidP="00F73866">
            <w:pPr>
              <w:spacing w:after="0"/>
              <w:rPr>
                <w:rFonts w:ascii="Arial" w:hAnsi="Arial"/>
                <w:b/>
                <w:color w:val="000000"/>
                <w:sz w:val="18"/>
              </w:rPr>
            </w:pPr>
          </w:p>
        </w:tc>
      </w:tr>
      <w:tr w:rsidR="006A2D4A" w14:paraId="319BA3E4" w14:textId="77777777" w:rsidTr="00F73866">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4981E1" w14:textId="77777777" w:rsidR="006A2D4A" w:rsidRDefault="006A2D4A" w:rsidP="00F73866">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0874F3" w14:textId="77777777" w:rsidR="006A2D4A" w:rsidRDefault="006A2D4A" w:rsidP="00F73866">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5D7B4A71" w14:textId="77777777" w:rsidR="006A2D4A" w:rsidRDefault="006A2D4A" w:rsidP="00F73866">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5DE3CBC8" w14:textId="77777777" w:rsidR="006A2D4A" w:rsidRDefault="006A2D4A" w:rsidP="00F73866">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0DA5BB" w14:textId="77777777" w:rsidR="006A2D4A" w:rsidRDefault="006A2D4A" w:rsidP="00F73866">
            <w:pPr>
              <w:spacing w:after="0"/>
              <w:rPr>
                <w:rFonts w:ascii="Arial" w:hAnsi="Arial"/>
                <w:b/>
                <w:color w:val="000000"/>
                <w:sz w:val="18"/>
              </w:rPr>
            </w:pPr>
          </w:p>
        </w:tc>
      </w:tr>
      <w:tr w:rsidR="006A2D4A" w14:paraId="61896B77" w14:textId="77777777" w:rsidTr="00F73866">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3AEB3B11" w14:textId="77777777" w:rsidR="006A2D4A" w:rsidRPr="00050EB8" w:rsidRDefault="006A2D4A" w:rsidP="00F73866">
            <w:pPr>
              <w:keepNext/>
              <w:keepLines/>
              <w:spacing w:after="0"/>
              <w:jc w:val="center"/>
              <w:rPr>
                <w:rFonts w:ascii="Arial" w:hAnsi="Arial"/>
                <w:color w:val="000000"/>
                <w:sz w:val="18"/>
                <w:lang w:eastAsia="zh-CN"/>
              </w:rPr>
            </w:pPr>
            <w:r w:rsidRPr="009B4792">
              <w:rPr>
                <w:rFonts w:ascii="Arial" w:eastAsia="宋体" w:hAnsi="Arial"/>
                <w:color w:val="000000"/>
                <w:sz w:val="18"/>
                <w:lang w:eastAsia="zh-CN"/>
              </w:rPr>
              <w:t>CA_</w:t>
            </w:r>
            <w:r>
              <w:rPr>
                <w:rFonts w:ascii="Arial" w:eastAsia="宋体" w:hAnsi="Arial"/>
                <w:color w:val="000000"/>
                <w:sz w:val="18"/>
                <w:lang w:eastAsia="zh-CN"/>
              </w:rPr>
              <w:t>n7</w:t>
            </w:r>
            <w:r w:rsidRPr="009B4792">
              <w:rPr>
                <w:rFonts w:ascii="Arial" w:eastAsia="宋体" w:hAnsi="Arial"/>
                <w:color w:val="000000"/>
                <w:sz w:val="18"/>
                <w:lang w:eastAsia="zh-CN"/>
              </w:rPr>
              <w:t>-n26</w:t>
            </w:r>
            <w:r>
              <w:rPr>
                <w:rFonts w:ascii="Arial" w:eastAsia="宋体" w:hAnsi="Arial"/>
                <w:color w:val="000000"/>
                <w:sz w:val="18"/>
                <w:lang w:eastAsia="zh-CN"/>
              </w:rPr>
              <w:t>-n78</w:t>
            </w:r>
          </w:p>
        </w:tc>
        <w:tc>
          <w:tcPr>
            <w:tcW w:w="1067" w:type="dxa"/>
            <w:tcBorders>
              <w:top w:val="single" w:sz="4" w:space="0" w:color="auto"/>
              <w:left w:val="single" w:sz="4" w:space="0" w:color="auto"/>
              <w:bottom w:val="single" w:sz="4" w:space="0" w:color="auto"/>
              <w:right w:val="single" w:sz="4" w:space="0" w:color="auto"/>
            </w:tcBorders>
            <w:vAlign w:val="center"/>
            <w:hideMark/>
          </w:tcPr>
          <w:p w14:paraId="6D45E1D3" w14:textId="77777777" w:rsidR="006A2D4A" w:rsidRPr="00050EB8" w:rsidRDefault="006A2D4A" w:rsidP="00F73866">
            <w:pPr>
              <w:keepNext/>
              <w:keepLines/>
              <w:spacing w:after="0"/>
              <w:jc w:val="center"/>
              <w:rPr>
                <w:rFonts w:ascii="Arial" w:hAnsi="Arial"/>
                <w:color w:val="000000"/>
                <w:sz w:val="18"/>
              </w:rPr>
            </w:pPr>
            <w:r>
              <w:rPr>
                <w:rFonts w:ascii="Arial" w:eastAsia="宋体" w:hAnsi="Arial" w:cs="Arial"/>
                <w:sz w:val="18"/>
                <w:lang w:val="en-US" w:eastAsia="zh-CN"/>
              </w:rPr>
              <w:t>n7</w:t>
            </w:r>
          </w:p>
        </w:tc>
        <w:tc>
          <w:tcPr>
            <w:tcW w:w="1212" w:type="dxa"/>
            <w:tcBorders>
              <w:top w:val="single" w:sz="4" w:space="0" w:color="auto"/>
              <w:left w:val="single" w:sz="4" w:space="0" w:color="auto"/>
              <w:bottom w:val="single" w:sz="4" w:space="0" w:color="auto"/>
              <w:right w:val="single" w:sz="4" w:space="0" w:color="auto"/>
            </w:tcBorders>
            <w:hideMark/>
          </w:tcPr>
          <w:p w14:paraId="2CF55603" w14:textId="77777777" w:rsidR="006A2D4A" w:rsidRPr="00050EB8" w:rsidRDefault="006A2D4A" w:rsidP="00F73866">
            <w:pPr>
              <w:keepNext/>
              <w:keepLines/>
              <w:spacing w:after="0"/>
              <w:jc w:val="right"/>
              <w:rPr>
                <w:rFonts w:ascii="Arial" w:hAnsi="Arial" w:cs="Arial"/>
                <w:color w:val="000000"/>
                <w:sz w:val="18"/>
                <w:lang w:eastAsia="zh-CN"/>
              </w:rPr>
            </w:pPr>
            <w:r>
              <w:rPr>
                <w:rFonts w:ascii="Arial" w:hAnsi="Arial" w:cs="Arial"/>
                <w:sz w:val="18"/>
                <w:lang w:val="en-US" w:eastAsia="zh-CN"/>
              </w:rPr>
              <w:t>2500 MHz</w:t>
            </w:r>
          </w:p>
        </w:tc>
        <w:tc>
          <w:tcPr>
            <w:tcW w:w="317" w:type="dxa"/>
            <w:tcBorders>
              <w:top w:val="single" w:sz="4" w:space="0" w:color="auto"/>
              <w:left w:val="single" w:sz="4" w:space="0" w:color="auto"/>
              <w:bottom w:val="single" w:sz="4" w:space="0" w:color="auto"/>
              <w:right w:val="single" w:sz="4" w:space="0" w:color="auto"/>
            </w:tcBorders>
            <w:hideMark/>
          </w:tcPr>
          <w:p w14:paraId="5AF17C64" w14:textId="77777777" w:rsidR="006A2D4A" w:rsidRDefault="006A2D4A"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7D3DF738" w14:textId="77777777" w:rsidR="006A2D4A" w:rsidRPr="00050EB8" w:rsidRDefault="006A2D4A" w:rsidP="00F73866">
            <w:pPr>
              <w:keepNext/>
              <w:keepLines/>
              <w:spacing w:after="0"/>
              <w:rPr>
                <w:rFonts w:ascii="Arial" w:hAnsi="Arial" w:cs="Arial"/>
                <w:color w:val="000000"/>
                <w:sz w:val="18"/>
                <w:lang w:eastAsia="zh-CN"/>
              </w:rPr>
            </w:pPr>
            <w:r>
              <w:rPr>
                <w:rFonts w:ascii="Arial" w:hAnsi="Arial" w:cs="Arial"/>
                <w:sz w:val="18"/>
                <w:lang w:val="en-US" w:eastAsia="zh-CN"/>
              </w:rPr>
              <w:t>2570 MHz</w:t>
            </w:r>
          </w:p>
        </w:tc>
        <w:tc>
          <w:tcPr>
            <w:tcW w:w="1210" w:type="dxa"/>
            <w:tcBorders>
              <w:top w:val="single" w:sz="4" w:space="0" w:color="auto"/>
              <w:left w:val="single" w:sz="4" w:space="0" w:color="auto"/>
              <w:bottom w:val="single" w:sz="4" w:space="0" w:color="auto"/>
              <w:right w:val="single" w:sz="4" w:space="0" w:color="auto"/>
            </w:tcBorders>
            <w:hideMark/>
          </w:tcPr>
          <w:p w14:paraId="4D4218F4" w14:textId="77777777" w:rsidR="006A2D4A" w:rsidRPr="00050EB8" w:rsidRDefault="006A2D4A" w:rsidP="00F73866">
            <w:pPr>
              <w:keepNext/>
              <w:keepLines/>
              <w:spacing w:after="0"/>
              <w:jc w:val="right"/>
              <w:rPr>
                <w:rFonts w:ascii="Arial" w:hAnsi="Arial" w:cs="Arial"/>
                <w:color w:val="000000"/>
                <w:sz w:val="18"/>
                <w:lang w:eastAsia="zh-CN"/>
              </w:rPr>
            </w:pPr>
            <w:r>
              <w:rPr>
                <w:rFonts w:ascii="Arial" w:hAnsi="Arial" w:cs="Arial"/>
                <w:sz w:val="18"/>
                <w:lang w:val="en-US" w:eastAsia="zh-CN"/>
              </w:rPr>
              <w:t>2620 MHz</w:t>
            </w:r>
          </w:p>
        </w:tc>
        <w:tc>
          <w:tcPr>
            <w:tcW w:w="317" w:type="dxa"/>
            <w:tcBorders>
              <w:top w:val="single" w:sz="4" w:space="0" w:color="auto"/>
              <w:left w:val="single" w:sz="4" w:space="0" w:color="auto"/>
              <w:bottom w:val="single" w:sz="4" w:space="0" w:color="auto"/>
              <w:right w:val="single" w:sz="4" w:space="0" w:color="auto"/>
            </w:tcBorders>
            <w:hideMark/>
          </w:tcPr>
          <w:p w14:paraId="7BC41AFC" w14:textId="77777777" w:rsidR="006A2D4A" w:rsidRDefault="006A2D4A"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2D4C274A" w14:textId="77777777" w:rsidR="006A2D4A" w:rsidRPr="00050EB8" w:rsidRDefault="006A2D4A" w:rsidP="00F73866">
            <w:pPr>
              <w:keepNext/>
              <w:keepLines/>
              <w:spacing w:after="0"/>
              <w:rPr>
                <w:rFonts w:ascii="Arial" w:hAnsi="Arial" w:cs="Arial"/>
                <w:color w:val="000000"/>
                <w:sz w:val="18"/>
                <w:lang w:eastAsia="zh-CN"/>
              </w:rPr>
            </w:pPr>
            <w:r>
              <w:rPr>
                <w:rFonts w:ascii="Arial" w:hAnsi="Arial" w:cs="Arial"/>
                <w:sz w:val="18"/>
                <w:lang w:val="en-US" w:eastAsia="zh-CN"/>
              </w:rPr>
              <w:t>2690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5D8C1188" w14:textId="77777777" w:rsidR="006A2D4A" w:rsidRPr="00050EB8" w:rsidRDefault="006A2D4A" w:rsidP="00F73866">
            <w:pPr>
              <w:keepNext/>
              <w:keepLines/>
              <w:spacing w:after="0"/>
              <w:jc w:val="center"/>
              <w:rPr>
                <w:rFonts w:ascii="Arial" w:hAnsi="Arial"/>
                <w:color w:val="000000"/>
                <w:sz w:val="18"/>
                <w:lang w:eastAsia="zh-CN"/>
              </w:rPr>
            </w:pPr>
            <w:r>
              <w:rPr>
                <w:rFonts w:ascii="Arial" w:hAnsi="Arial" w:cs="Arial"/>
                <w:sz w:val="18"/>
                <w:lang w:eastAsia="ja-JP"/>
              </w:rPr>
              <w:t>FDD</w:t>
            </w:r>
          </w:p>
        </w:tc>
      </w:tr>
      <w:tr w:rsidR="006A2D4A" w14:paraId="4FFACCF1"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ECA4FF" w14:textId="77777777" w:rsidR="006A2D4A" w:rsidRPr="00050EB8" w:rsidRDefault="006A2D4A" w:rsidP="00F73866">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6482B2A3" w14:textId="77777777" w:rsidR="006A2D4A" w:rsidRPr="00050EB8" w:rsidRDefault="006A2D4A" w:rsidP="00F73866">
            <w:pPr>
              <w:keepNext/>
              <w:keepLines/>
              <w:spacing w:after="0"/>
              <w:jc w:val="center"/>
              <w:rPr>
                <w:rFonts w:ascii="Arial" w:hAnsi="Arial"/>
                <w:color w:val="000000"/>
                <w:sz w:val="18"/>
              </w:rPr>
            </w:pPr>
            <w:r>
              <w:rPr>
                <w:rFonts w:ascii="Arial" w:eastAsia="宋体" w:hAnsi="Arial"/>
                <w:color w:val="000000"/>
                <w:sz w:val="18"/>
                <w:lang w:eastAsia="zh-CN"/>
              </w:rPr>
              <w:t>n26</w:t>
            </w:r>
          </w:p>
        </w:tc>
        <w:tc>
          <w:tcPr>
            <w:tcW w:w="1212" w:type="dxa"/>
            <w:tcBorders>
              <w:top w:val="single" w:sz="4" w:space="0" w:color="auto"/>
              <w:left w:val="single" w:sz="4" w:space="0" w:color="auto"/>
              <w:bottom w:val="single" w:sz="4" w:space="0" w:color="auto"/>
              <w:right w:val="single" w:sz="4" w:space="0" w:color="auto"/>
            </w:tcBorders>
          </w:tcPr>
          <w:p w14:paraId="050BF58E" w14:textId="77777777" w:rsidR="006A2D4A" w:rsidRPr="00050EB8" w:rsidRDefault="006A2D4A" w:rsidP="00F73866">
            <w:pPr>
              <w:keepNext/>
              <w:keepLines/>
              <w:spacing w:after="0"/>
              <w:jc w:val="right"/>
              <w:rPr>
                <w:rFonts w:ascii="Arial" w:hAnsi="Arial" w:cs="Arial"/>
                <w:color w:val="000000"/>
                <w:sz w:val="18"/>
                <w:lang w:eastAsia="zh-CN"/>
              </w:rPr>
            </w:pPr>
            <w:r>
              <w:rPr>
                <w:rFonts w:ascii="Arial" w:hAnsi="Arial" w:cs="Arial"/>
                <w:sz w:val="18"/>
                <w:lang w:val="en-US" w:eastAsia="zh-CN"/>
              </w:rPr>
              <w:t>814 MHz</w:t>
            </w:r>
          </w:p>
        </w:tc>
        <w:tc>
          <w:tcPr>
            <w:tcW w:w="317" w:type="dxa"/>
            <w:tcBorders>
              <w:top w:val="single" w:sz="4" w:space="0" w:color="auto"/>
              <w:left w:val="single" w:sz="4" w:space="0" w:color="auto"/>
              <w:bottom w:val="single" w:sz="4" w:space="0" w:color="auto"/>
              <w:right w:val="single" w:sz="4" w:space="0" w:color="auto"/>
            </w:tcBorders>
          </w:tcPr>
          <w:p w14:paraId="36D7F000" w14:textId="77777777" w:rsidR="006A2D4A" w:rsidRDefault="006A2D4A"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tcPr>
          <w:p w14:paraId="151EF84F" w14:textId="77777777" w:rsidR="006A2D4A" w:rsidRPr="00050EB8" w:rsidRDefault="006A2D4A" w:rsidP="00F73866">
            <w:pPr>
              <w:keepNext/>
              <w:keepLines/>
              <w:spacing w:after="0"/>
              <w:rPr>
                <w:rFonts w:ascii="Arial" w:hAnsi="Arial" w:cs="Arial"/>
                <w:color w:val="000000"/>
                <w:sz w:val="18"/>
                <w:lang w:eastAsia="zh-CN"/>
              </w:rPr>
            </w:pPr>
            <w:r>
              <w:rPr>
                <w:rFonts w:ascii="Arial" w:hAnsi="Arial" w:cs="Arial"/>
                <w:sz w:val="18"/>
                <w:lang w:val="en-US" w:eastAsia="zh-CN"/>
              </w:rPr>
              <w:t>849 MHz</w:t>
            </w:r>
          </w:p>
        </w:tc>
        <w:tc>
          <w:tcPr>
            <w:tcW w:w="1210" w:type="dxa"/>
            <w:tcBorders>
              <w:top w:val="single" w:sz="4" w:space="0" w:color="auto"/>
              <w:left w:val="single" w:sz="4" w:space="0" w:color="auto"/>
              <w:bottom w:val="single" w:sz="4" w:space="0" w:color="auto"/>
              <w:right w:val="single" w:sz="4" w:space="0" w:color="auto"/>
            </w:tcBorders>
          </w:tcPr>
          <w:p w14:paraId="6028AD0A" w14:textId="77777777" w:rsidR="006A2D4A" w:rsidRPr="00050EB8" w:rsidRDefault="006A2D4A" w:rsidP="00F73866">
            <w:pPr>
              <w:keepNext/>
              <w:keepLines/>
              <w:spacing w:after="0"/>
              <w:jc w:val="right"/>
              <w:rPr>
                <w:rFonts w:ascii="Arial" w:hAnsi="Arial" w:cs="Arial"/>
                <w:color w:val="000000"/>
                <w:sz w:val="18"/>
                <w:lang w:eastAsia="zh-CN"/>
              </w:rPr>
            </w:pPr>
            <w:r>
              <w:rPr>
                <w:rFonts w:ascii="Arial" w:hAnsi="Arial" w:cs="Arial"/>
                <w:sz w:val="18"/>
                <w:lang w:val="en-US" w:eastAsia="zh-CN"/>
              </w:rPr>
              <w:t>859 MHz</w:t>
            </w:r>
          </w:p>
        </w:tc>
        <w:tc>
          <w:tcPr>
            <w:tcW w:w="317" w:type="dxa"/>
            <w:tcBorders>
              <w:top w:val="single" w:sz="4" w:space="0" w:color="auto"/>
              <w:left w:val="single" w:sz="4" w:space="0" w:color="auto"/>
              <w:bottom w:val="single" w:sz="4" w:space="0" w:color="auto"/>
              <w:right w:val="single" w:sz="4" w:space="0" w:color="auto"/>
            </w:tcBorders>
          </w:tcPr>
          <w:p w14:paraId="13833745" w14:textId="77777777" w:rsidR="006A2D4A" w:rsidRDefault="006A2D4A" w:rsidP="00F73866">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2BEC155B" w14:textId="77777777" w:rsidR="006A2D4A" w:rsidRPr="00050EB8" w:rsidRDefault="006A2D4A" w:rsidP="00F73866">
            <w:pPr>
              <w:keepNext/>
              <w:keepLines/>
              <w:spacing w:after="0"/>
              <w:rPr>
                <w:rFonts w:ascii="Arial" w:hAnsi="Arial" w:cs="Arial"/>
                <w:color w:val="000000"/>
                <w:sz w:val="18"/>
                <w:lang w:eastAsia="zh-CN"/>
              </w:rPr>
            </w:pPr>
            <w:r>
              <w:rPr>
                <w:rFonts w:ascii="Arial" w:hAnsi="Arial" w:cs="Arial"/>
                <w:sz w:val="18"/>
                <w:lang w:val="en-US" w:eastAsia="zh-CN"/>
              </w:rPr>
              <w:t>894 MHz</w:t>
            </w:r>
          </w:p>
        </w:tc>
        <w:tc>
          <w:tcPr>
            <w:tcW w:w="850" w:type="dxa"/>
            <w:tcBorders>
              <w:top w:val="single" w:sz="4" w:space="0" w:color="auto"/>
              <w:left w:val="single" w:sz="4" w:space="0" w:color="auto"/>
              <w:bottom w:val="single" w:sz="4" w:space="0" w:color="auto"/>
              <w:right w:val="single" w:sz="4" w:space="0" w:color="auto"/>
            </w:tcBorders>
            <w:vAlign w:val="center"/>
          </w:tcPr>
          <w:p w14:paraId="1AFBFBE2" w14:textId="77777777" w:rsidR="006A2D4A" w:rsidRPr="00050EB8" w:rsidRDefault="006A2D4A" w:rsidP="00F73866">
            <w:pPr>
              <w:keepNext/>
              <w:keepLines/>
              <w:spacing w:after="0"/>
              <w:jc w:val="center"/>
              <w:rPr>
                <w:rFonts w:ascii="Arial" w:hAnsi="Arial"/>
                <w:color w:val="000000"/>
                <w:sz w:val="18"/>
                <w:lang w:eastAsia="zh-CN"/>
              </w:rPr>
            </w:pPr>
            <w:r>
              <w:rPr>
                <w:rFonts w:ascii="Arial" w:hAnsi="Arial" w:cs="Arial"/>
                <w:sz w:val="18"/>
                <w:lang w:eastAsia="ja-JP"/>
              </w:rPr>
              <w:t>FDD</w:t>
            </w:r>
          </w:p>
        </w:tc>
      </w:tr>
      <w:tr w:rsidR="006A2D4A" w14:paraId="1741218E"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950A19" w14:textId="77777777" w:rsidR="006A2D4A" w:rsidRPr="00050EB8" w:rsidRDefault="006A2D4A" w:rsidP="00F73866">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67B14509" w14:textId="77777777" w:rsidR="006A2D4A" w:rsidRPr="00050EB8" w:rsidRDefault="006A2D4A" w:rsidP="00F73866">
            <w:pPr>
              <w:keepNext/>
              <w:keepLines/>
              <w:spacing w:after="0"/>
              <w:jc w:val="center"/>
              <w:rPr>
                <w:rFonts w:ascii="Arial" w:hAnsi="Arial"/>
                <w:color w:val="000000"/>
                <w:sz w:val="18"/>
                <w:lang w:eastAsia="zh-CN"/>
              </w:rPr>
            </w:pPr>
            <w:r>
              <w:rPr>
                <w:rFonts w:ascii="Arial" w:eastAsia="宋体" w:hAnsi="Arial" w:cs="Arial"/>
                <w:sz w:val="18"/>
                <w:lang w:val="en-US" w:eastAsia="zh-CN"/>
              </w:rPr>
              <w:t>n78</w:t>
            </w:r>
          </w:p>
        </w:tc>
        <w:tc>
          <w:tcPr>
            <w:tcW w:w="1212" w:type="dxa"/>
            <w:tcBorders>
              <w:top w:val="single" w:sz="4" w:space="0" w:color="auto"/>
              <w:left w:val="single" w:sz="4" w:space="0" w:color="auto"/>
              <w:bottom w:val="single" w:sz="4" w:space="0" w:color="auto"/>
              <w:right w:val="single" w:sz="4" w:space="0" w:color="auto"/>
            </w:tcBorders>
            <w:vAlign w:val="center"/>
          </w:tcPr>
          <w:p w14:paraId="16B24FF3" w14:textId="77777777" w:rsidR="006A2D4A" w:rsidRPr="00050EB8" w:rsidRDefault="006A2D4A" w:rsidP="00F73866">
            <w:pPr>
              <w:keepNext/>
              <w:keepLines/>
              <w:spacing w:after="0"/>
              <w:jc w:val="right"/>
              <w:rPr>
                <w:rFonts w:ascii="Arial" w:hAnsi="Arial" w:cs="Arial"/>
                <w:color w:val="000000"/>
                <w:sz w:val="18"/>
                <w:lang w:eastAsia="zh-CN"/>
              </w:rPr>
            </w:pPr>
            <w:r>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51B1E369" w14:textId="77777777" w:rsidR="006A2D4A" w:rsidRDefault="006A2D4A"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306E0D96" w14:textId="77777777" w:rsidR="006A2D4A" w:rsidRPr="00050EB8" w:rsidRDefault="006A2D4A" w:rsidP="00F73866">
            <w:pPr>
              <w:keepNext/>
              <w:keepLines/>
              <w:spacing w:after="0"/>
              <w:rPr>
                <w:rFonts w:ascii="Arial" w:hAnsi="Arial" w:cs="Arial"/>
                <w:color w:val="000000"/>
                <w:sz w:val="18"/>
                <w:lang w:eastAsia="zh-CN"/>
              </w:rPr>
            </w:pPr>
            <w:r>
              <w:rPr>
                <w:rFonts w:ascii="Arial" w:hAnsi="Arial" w:cs="Arial"/>
                <w:sz w:val="18"/>
                <w:lang w:val="en-US" w:eastAsia="zh-CN"/>
              </w:rPr>
              <w:t>3800 MHz</w:t>
            </w:r>
          </w:p>
        </w:tc>
        <w:tc>
          <w:tcPr>
            <w:tcW w:w="1210" w:type="dxa"/>
            <w:tcBorders>
              <w:top w:val="single" w:sz="4" w:space="0" w:color="auto"/>
              <w:left w:val="single" w:sz="4" w:space="0" w:color="auto"/>
              <w:bottom w:val="single" w:sz="4" w:space="0" w:color="auto"/>
              <w:right w:val="single" w:sz="4" w:space="0" w:color="auto"/>
            </w:tcBorders>
            <w:vAlign w:val="center"/>
          </w:tcPr>
          <w:p w14:paraId="090BF030" w14:textId="77777777" w:rsidR="006A2D4A" w:rsidRPr="00050EB8" w:rsidRDefault="006A2D4A" w:rsidP="00F73866">
            <w:pPr>
              <w:keepNext/>
              <w:keepLines/>
              <w:spacing w:after="0"/>
              <w:jc w:val="right"/>
              <w:rPr>
                <w:rFonts w:ascii="Arial" w:hAnsi="Arial" w:cs="Arial"/>
                <w:color w:val="000000"/>
                <w:sz w:val="18"/>
                <w:lang w:eastAsia="zh-CN"/>
              </w:rPr>
            </w:pPr>
            <w:r>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2A0A19DC" w14:textId="77777777" w:rsidR="006A2D4A" w:rsidRDefault="006A2D4A"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608EDE24" w14:textId="77777777" w:rsidR="006A2D4A" w:rsidRPr="00050EB8" w:rsidRDefault="006A2D4A" w:rsidP="00F73866">
            <w:pPr>
              <w:keepNext/>
              <w:keepLines/>
              <w:spacing w:after="0"/>
              <w:rPr>
                <w:rFonts w:ascii="Arial" w:hAnsi="Arial" w:cs="Arial"/>
                <w:color w:val="000000"/>
                <w:sz w:val="18"/>
                <w:lang w:eastAsia="zh-CN"/>
              </w:rPr>
            </w:pPr>
            <w:r>
              <w:rPr>
                <w:rFonts w:ascii="Arial" w:hAnsi="Arial" w:cs="Arial"/>
                <w:sz w:val="18"/>
                <w:lang w:val="en-US" w:eastAsia="zh-CN"/>
              </w:rPr>
              <w:t>3800 MHz</w:t>
            </w:r>
          </w:p>
        </w:tc>
        <w:tc>
          <w:tcPr>
            <w:tcW w:w="850" w:type="dxa"/>
            <w:tcBorders>
              <w:top w:val="single" w:sz="4" w:space="0" w:color="auto"/>
              <w:left w:val="single" w:sz="4" w:space="0" w:color="auto"/>
              <w:bottom w:val="single" w:sz="4" w:space="0" w:color="auto"/>
              <w:right w:val="single" w:sz="4" w:space="0" w:color="auto"/>
            </w:tcBorders>
            <w:vAlign w:val="center"/>
          </w:tcPr>
          <w:p w14:paraId="63ED0762" w14:textId="77777777" w:rsidR="006A2D4A" w:rsidRPr="00050EB8" w:rsidRDefault="006A2D4A" w:rsidP="00F73866">
            <w:pPr>
              <w:keepNext/>
              <w:keepLines/>
              <w:spacing w:after="0"/>
              <w:jc w:val="center"/>
              <w:rPr>
                <w:rFonts w:ascii="Arial" w:hAnsi="Arial" w:cs="Arial"/>
                <w:color w:val="000000"/>
                <w:sz w:val="18"/>
                <w:szCs w:val="18"/>
                <w:lang w:eastAsia="zh-CN"/>
              </w:rPr>
            </w:pPr>
            <w:r>
              <w:rPr>
                <w:rFonts w:ascii="Arial" w:hAnsi="Arial" w:cs="Arial"/>
                <w:sz w:val="18"/>
                <w:lang w:eastAsia="ja-JP"/>
              </w:rPr>
              <w:t>TDD</w:t>
            </w:r>
          </w:p>
        </w:tc>
      </w:tr>
    </w:tbl>
    <w:p w14:paraId="38B10E17" w14:textId="77777777" w:rsidR="006A2D4A" w:rsidRDefault="006A2D4A" w:rsidP="006A2D4A">
      <w:pPr>
        <w:rPr>
          <w:lang w:eastAsia="ko-KR"/>
        </w:rPr>
      </w:pPr>
    </w:p>
    <w:p w14:paraId="7B766976" w14:textId="4E533C53" w:rsidR="006A2D4A" w:rsidRPr="00A20126" w:rsidRDefault="006A2D4A" w:rsidP="006A2D4A">
      <w:pPr>
        <w:pStyle w:val="41"/>
      </w:pPr>
      <w:bookmarkStart w:id="181" w:name="_Toc136288180"/>
      <w:r w:rsidRPr="00A20126">
        <w:t>5.</w:t>
      </w:r>
      <w:r>
        <w:t>10</w:t>
      </w:r>
      <w:r>
        <w:rPr>
          <w:rFonts w:hint="eastAsia"/>
        </w:rPr>
        <w:t>.</w:t>
      </w:r>
      <w:r>
        <w:t>1.2</w:t>
      </w:r>
      <w:r>
        <w:tab/>
        <w:t xml:space="preserve">Channel bandwidths per operating band for </w:t>
      </w:r>
      <w:r>
        <w:rPr>
          <w:rFonts w:hint="eastAsia"/>
        </w:rPr>
        <w:t>CA</w:t>
      </w:r>
      <w:bookmarkEnd w:id="181"/>
    </w:p>
    <w:p w14:paraId="08B8BD4C" w14:textId="5C890F13" w:rsidR="006A2D4A" w:rsidRPr="00A20126" w:rsidRDefault="006A2D4A" w:rsidP="006A2D4A">
      <w:pPr>
        <w:pStyle w:val="TH"/>
        <w:rPr>
          <w:rFonts w:cs="Arial"/>
        </w:rPr>
      </w:pPr>
      <w:r>
        <w:rPr>
          <w:rFonts w:cs="Arial"/>
        </w:rPr>
        <w:t xml:space="preserve">Table </w:t>
      </w:r>
      <w:r w:rsidRPr="00A20126">
        <w:rPr>
          <w:rFonts w:cs="Arial"/>
        </w:rPr>
        <w:t>5.</w:t>
      </w:r>
      <w:r>
        <w:rPr>
          <w:rFonts w:cs="Arial"/>
        </w:rPr>
        <w:t xml:space="preserve">10.1.2-1: Supported bandwidths per </w:t>
      </w:r>
      <w:r w:rsidRPr="00A20126">
        <w:rPr>
          <w:rFonts w:cs="Arial"/>
        </w:rPr>
        <w:t>CA</w:t>
      </w:r>
      <w:r>
        <w:rPr>
          <w:rFonts w:cs="Arial"/>
        </w:rPr>
        <w:t xml:space="preserve"> band combination of </w:t>
      </w:r>
      <w:r w:rsidRPr="006A2D4A">
        <w:rPr>
          <w:rFonts w:cs="Arial"/>
        </w:rPr>
        <w:t>band n</w:t>
      </w:r>
      <w:r>
        <w:rPr>
          <w:rFonts w:cs="Arial"/>
        </w:rPr>
        <w:t>7</w:t>
      </w:r>
      <w:r w:rsidRPr="006A2D4A">
        <w:rPr>
          <w:rFonts w:cs="Arial"/>
        </w:rPr>
        <w:t>+n</w:t>
      </w:r>
      <w:r>
        <w:rPr>
          <w:rFonts w:cs="Arial"/>
        </w:rPr>
        <w:t>26</w:t>
      </w:r>
      <w:r w:rsidRPr="006A2D4A">
        <w:rPr>
          <w:rFonts w:cs="Arial"/>
        </w:rPr>
        <w:t>+n</w:t>
      </w:r>
      <w:r>
        <w:rPr>
          <w:rFonts w:cs="Arial"/>
        </w:rPr>
        <w:t>78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6A2D4A" w14:paraId="574A7207" w14:textId="77777777" w:rsidTr="00F73866">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3242AF9A" w14:textId="77777777" w:rsidR="006A2D4A" w:rsidRDefault="006A2D4A" w:rsidP="00F73866">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43577A1E" w14:textId="77777777" w:rsidR="006A2D4A" w:rsidRDefault="006A2D4A" w:rsidP="00F73866">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0DF49C34" w14:textId="77777777" w:rsidR="006A2D4A" w:rsidRDefault="006A2D4A" w:rsidP="00F73866">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C193F6B" w14:textId="77777777" w:rsidR="006A2D4A" w:rsidRDefault="006A2D4A" w:rsidP="00F7386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6FA2E57A" w14:textId="77777777" w:rsidR="006A2D4A" w:rsidRDefault="006A2D4A" w:rsidP="00F73866">
            <w:pPr>
              <w:pStyle w:val="TAH"/>
              <w:overflowPunct w:val="0"/>
              <w:autoSpaceDE w:val="0"/>
              <w:autoSpaceDN w:val="0"/>
              <w:adjustRightInd w:val="0"/>
              <w:rPr>
                <w:szCs w:val="18"/>
                <w:lang w:val="en-US" w:eastAsia="zh-CN"/>
              </w:rPr>
            </w:pPr>
            <w:r>
              <w:t>Bandwidth combination set</w:t>
            </w:r>
          </w:p>
        </w:tc>
      </w:tr>
      <w:tr w:rsidR="006A2D4A" w14:paraId="6AC62AD6" w14:textId="77777777" w:rsidTr="00F7386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05685C" w14:textId="77777777" w:rsidR="006A2D4A" w:rsidRDefault="006A2D4A" w:rsidP="00F73866">
            <w:pPr>
              <w:pStyle w:val="TAC"/>
              <w:overflowPunct w:val="0"/>
              <w:autoSpaceDE w:val="0"/>
              <w:autoSpaceDN w:val="0"/>
              <w:adjustRightInd w:val="0"/>
              <w:rPr>
                <w:rFonts w:eastAsia="宋体"/>
                <w:szCs w:val="18"/>
                <w:lang w:val="en-US" w:eastAsia="zh-CN"/>
              </w:rPr>
            </w:pPr>
            <w:r w:rsidRPr="009B4792">
              <w:t>CA_</w:t>
            </w:r>
            <w:r>
              <w:t>n7</w:t>
            </w:r>
            <w:r w:rsidRPr="009B4792">
              <w:t>A-n26A</w:t>
            </w:r>
            <w: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8167E4" w14:textId="77777777" w:rsidR="006A2D4A" w:rsidRPr="0064721B" w:rsidRDefault="006A2D4A" w:rsidP="00F73866">
            <w:pPr>
              <w:pStyle w:val="TAC"/>
              <w:overflowPunct w:val="0"/>
              <w:autoSpaceDE w:val="0"/>
              <w:autoSpaceDN w:val="0"/>
              <w:adjustRightInd w:val="0"/>
              <w:rPr>
                <w:szCs w:val="18"/>
                <w:lang w:val="en-US" w:eastAsia="zh-CN"/>
              </w:rPr>
            </w:pPr>
            <w:r w:rsidRPr="0064721B">
              <w:rPr>
                <w:szCs w:val="18"/>
                <w:lang w:val="en-US" w:eastAsia="zh-CN"/>
              </w:rPr>
              <w:t>CA_</w:t>
            </w:r>
            <w:r>
              <w:rPr>
                <w:szCs w:val="18"/>
                <w:lang w:val="en-US" w:eastAsia="zh-CN"/>
              </w:rPr>
              <w:t>n7</w:t>
            </w:r>
            <w:r w:rsidRPr="0064721B">
              <w:rPr>
                <w:szCs w:val="18"/>
                <w:lang w:val="en-US" w:eastAsia="zh-CN"/>
              </w:rPr>
              <w:t>A-n26A</w:t>
            </w:r>
          </w:p>
          <w:p w14:paraId="4F7B60D5" w14:textId="77777777" w:rsidR="006A2D4A" w:rsidRPr="0064721B" w:rsidRDefault="006A2D4A" w:rsidP="00F73866">
            <w:pPr>
              <w:pStyle w:val="TAC"/>
              <w:overflowPunct w:val="0"/>
              <w:autoSpaceDE w:val="0"/>
              <w:autoSpaceDN w:val="0"/>
              <w:adjustRightInd w:val="0"/>
              <w:rPr>
                <w:szCs w:val="18"/>
                <w:lang w:val="en-US" w:eastAsia="zh-CN"/>
              </w:rPr>
            </w:pPr>
            <w:r w:rsidRPr="0064721B">
              <w:rPr>
                <w:szCs w:val="18"/>
                <w:lang w:val="en-US" w:eastAsia="zh-CN"/>
              </w:rPr>
              <w:t>CA_</w:t>
            </w:r>
            <w:r>
              <w:rPr>
                <w:szCs w:val="18"/>
                <w:lang w:val="en-US" w:eastAsia="zh-CN"/>
              </w:rPr>
              <w:t>n7</w:t>
            </w:r>
            <w:r w:rsidRPr="0064721B">
              <w:rPr>
                <w:szCs w:val="18"/>
                <w:lang w:val="en-US" w:eastAsia="zh-CN"/>
              </w:rPr>
              <w:t>A-n78A</w:t>
            </w:r>
          </w:p>
          <w:p w14:paraId="4B3E9E66" w14:textId="77777777" w:rsidR="006A2D4A" w:rsidRDefault="006A2D4A" w:rsidP="00F73866">
            <w:pPr>
              <w:pStyle w:val="TAC"/>
              <w:overflowPunct w:val="0"/>
              <w:autoSpaceDE w:val="0"/>
              <w:autoSpaceDN w:val="0"/>
              <w:adjustRightInd w:val="0"/>
              <w:rPr>
                <w:rFonts w:eastAsia="宋体"/>
                <w:szCs w:val="18"/>
                <w:lang w:val="en-US" w:eastAsia="zh-CN"/>
              </w:rPr>
            </w:pPr>
            <w:r w:rsidRPr="0064721B">
              <w:rPr>
                <w:szCs w:val="18"/>
                <w:lang w:val="en-US" w:eastAsia="zh-CN"/>
              </w:rPr>
              <w:t>CA_n26A-n78A</w:t>
            </w:r>
          </w:p>
        </w:tc>
        <w:tc>
          <w:tcPr>
            <w:tcW w:w="730" w:type="dxa"/>
            <w:tcBorders>
              <w:left w:val="single" w:sz="4" w:space="0" w:color="auto"/>
              <w:right w:val="single" w:sz="4" w:space="0" w:color="auto"/>
            </w:tcBorders>
            <w:vAlign w:val="center"/>
          </w:tcPr>
          <w:p w14:paraId="3C4F92C9" w14:textId="77777777" w:rsidR="006A2D4A" w:rsidRDefault="006A2D4A" w:rsidP="00F73866">
            <w:pPr>
              <w:pStyle w:val="TAC"/>
              <w:overflowPunct w:val="0"/>
              <w:autoSpaceDE w:val="0"/>
              <w:autoSpaceDN w:val="0"/>
              <w:adjustRightInd w:val="0"/>
              <w:rPr>
                <w:szCs w:val="18"/>
                <w:lang w:val="en-US" w:eastAsia="zh-CN"/>
              </w:rPr>
            </w:pPr>
            <w:r>
              <w:rPr>
                <w:color w:val="000000"/>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3BEF9CB" w14:textId="77777777" w:rsidR="006A2D4A" w:rsidRDefault="006A2D4A" w:rsidP="00F7386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w:t>
            </w:r>
            <w:r>
              <w:rPr>
                <w:rFonts w:ascii="Arial" w:eastAsia="宋体" w:hAnsi="Arial" w:cs="Arial" w:hint="eastAsia"/>
                <w:sz w:val="18"/>
                <w:szCs w:val="18"/>
                <w:lang w:val="en-US" w:eastAsia="zh-CN" w:bidi="ar"/>
              </w:rPr>
              <w:t>, 40</w:t>
            </w:r>
            <w:r>
              <w:rPr>
                <w:rFonts w:ascii="Arial" w:eastAsia="宋体" w:hAnsi="Arial" w:cs="Arial"/>
                <w:sz w:val="18"/>
                <w:szCs w:val="18"/>
                <w:lang w:val="en-US" w:eastAsia="zh-CN" w:bidi="ar"/>
              </w:rPr>
              <w:t>, 50</w:t>
            </w:r>
          </w:p>
        </w:tc>
        <w:tc>
          <w:tcPr>
            <w:tcW w:w="1360" w:type="dxa"/>
            <w:tcBorders>
              <w:left w:val="single" w:sz="4" w:space="0" w:color="auto"/>
              <w:bottom w:val="nil"/>
              <w:right w:val="single" w:sz="4" w:space="0" w:color="auto"/>
            </w:tcBorders>
            <w:shd w:val="clear" w:color="auto" w:fill="auto"/>
            <w:vAlign w:val="center"/>
          </w:tcPr>
          <w:p w14:paraId="6081B33E" w14:textId="77777777" w:rsidR="006A2D4A" w:rsidRDefault="006A2D4A" w:rsidP="00F73866">
            <w:pPr>
              <w:pStyle w:val="TAC"/>
              <w:overflowPunct w:val="0"/>
              <w:autoSpaceDE w:val="0"/>
              <w:autoSpaceDN w:val="0"/>
              <w:adjustRightInd w:val="0"/>
              <w:rPr>
                <w:szCs w:val="18"/>
                <w:lang w:val="en-US" w:eastAsia="zh-CN"/>
              </w:rPr>
            </w:pPr>
            <w:r>
              <w:rPr>
                <w:rFonts w:hint="eastAsia"/>
                <w:szCs w:val="18"/>
                <w:lang w:val="en-US" w:eastAsia="zh-CN"/>
              </w:rPr>
              <w:t>0</w:t>
            </w:r>
          </w:p>
        </w:tc>
      </w:tr>
      <w:tr w:rsidR="006A2D4A" w14:paraId="68C96A9D" w14:textId="77777777" w:rsidTr="00F73866">
        <w:trPr>
          <w:trHeight w:val="187"/>
        </w:trPr>
        <w:tc>
          <w:tcPr>
            <w:tcW w:w="1983" w:type="dxa"/>
            <w:tcBorders>
              <w:top w:val="nil"/>
              <w:left w:val="single" w:sz="4" w:space="0" w:color="auto"/>
              <w:bottom w:val="nil"/>
              <w:right w:val="single" w:sz="4" w:space="0" w:color="auto"/>
            </w:tcBorders>
            <w:shd w:val="clear" w:color="auto" w:fill="auto"/>
            <w:vAlign w:val="center"/>
          </w:tcPr>
          <w:p w14:paraId="4F66415D" w14:textId="77777777" w:rsidR="006A2D4A" w:rsidRDefault="006A2D4A"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0E65CBC" w14:textId="77777777" w:rsidR="006A2D4A" w:rsidRDefault="006A2D4A"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40806ADE" w14:textId="77777777" w:rsidR="006A2D4A" w:rsidRDefault="006A2D4A" w:rsidP="00F73866">
            <w:pPr>
              <w:pStyle w:val="TAC"/>
              <w:overflowPunct w:val="0"/>
              <w:autoSpaceDE w:val="0"/>
              <w:autoSpaceDN w:val="0"/>
              <w:adjustRightInd w:val="0"/>
              <w:rPr>
                <w:szCs w:val="18"/>
                <w:lang w:val="en-US" w:eastAsia="zh-CN"/>
              </w:rPr>
            </w:pPr>
            <w:r>
              <w:rPr>
                <w:rFonts w:eastAsia="宋体"/>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990A6EF" w14:textId="77777777" w:rsidR="006A2D4A" w:rsidRDefault="006A2D4A" w:rsidP="00F7386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5D60E1F5" w14:textId="77777777" w:rsidR="006A2D4A" w:rsidRDefault="006A2D4A" w:rsidP="00F73866">
            <w:pPr>
              <w:pStyle w:val="TAC"/>
              <w:overflowPunct w:val="0"/>
              <w:autoSpaceDE w:val="0"/>
              <w:autoSpaceDN w:val="0"/>
              <w:adjustRightInd w:val="0"/>
              <w:rPr>
                <w:szCs w:val="18"/>
                <w:lang w:val="en-US" w:eastAsia="zh-CN"/>
              </w:rPr>
            </w:pPr>
          </w:p>
        </w:tc>
      </w:tr>
      <w:tr w:rsidR="006A2D4A" w14:paraId="27135DA8" w14:textId="77777777" w:rsidTr="00F7386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0BF77C" w14:textId="77777777" w:rsidR="006A2D4A" w:rsidRDefault="006A2D4A"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21F97B" w14:textId="77777777" w:rsidR="006A2D4A" w:rsidRDefault="006A2D4A"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26CCEAE" w14:textId="77777777" w:rsidR="006A2D4A" w:rsidRDefault="006A2D4A" w:rsidP="00F73866">
            <w:pPr>
              <w:pStyle w:val="TAC"/>
              <w:overflowPunct w:val="0"/>
              <w:autoSpaceDE w:val="0"/>
              <w:autoSpaceDN w:val="0"/>
              <w:adjustRightInd w:val="0"/>
              <w:rPr>
                <w:szCs w:val="18"/>
                <w:lang w:val="en-US" w:eastAsia="zh-CN"/>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341D1BD" w14:textId="77777777" w:rsidR="006A2D4A" w:rsidRDefault="006A2D4A" w:rsidP="00F7386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18020D" w14:textId="77777777" w:rsidR="006A2D4A" w:rsidRDefault="006A2D4A" w:rsidP="00F73866">
            <w:pPr>
              <w:pStyle w:val="TAC"/>
              <w:overflowPunct w:val="0"/>
              <w:autoSpaceDE w:val="0"/>
              <w:autoSpaceDN w:val="0"/>
              <w:adjustRightInd w:val="0"/>
              <w:rPr>
                <w:szCs w:val="18"/>
                <w:lang w:val="en-US" w:eastAsia="zh-CN"/>
              </w:rPr>
            </w:pPr>
          </w:p>
        </w:tc>
      </w:tr>
      <w:tr w:rsidR="006A2D4A" w14:paraId="1206AE4C" w14:textId="77777777" w:rsidTr="00F7386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FCB19A" w14:textId="77777777" w:rsidR="006A2D4A" w:rsidRDefault="006A2D4A" w:rsidP="00F73866">
            <w:pPr>
              <w:pStyle w:val="TAC"/>
              <w:overflowPunct w:val="0"/>
              <w:autoSpaceDE w:val="0"/>
              <w:autoSpaceDN w:val="0"/>
              <w:adjustRightInd w:val="0"/>
              <w:rPr>
                <w:rFonts w:eastAsia="宋体"/>
                <w:szCs w:val="18"/>
                <w:lang w:val="en-US" w:eastAsia="zh-CN"/>
              </w:rPr>
            </w:pPr>
            <w:r w:rsidRPr="009B4792">
              <w:t>CA_</w:t>
            </w:r>
            <w:r>
              <w:t>n7B</w:t>
            </w:r>
            <w:r w:rsidRPr="009B4792">
              <w:t>-n26A</w:t>
            </w:r>
            <w: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3623EE" w14:textId="77777777" w:rsidR="006A2D4A" w:rsidRPr="0064721B" w:rsidRDefault="006A2D4A" w:rsidP="00F73866">
            <w:pPr>
              <w:pStyle w:val="TAC"/>
              <w:overflowPunct w:val="0"/>
              <w:autoSpaceDE w:val="0"/>
              <w:autoSpaceDN w:val="0"/>
              <w:adjustRightInd w:val="0"/>
              <w:rPr>
                <w:szCs w:val="18"/>
                <w:lang w:val="en-US" w:eastAsia="zh-CN"/>
              </w:rPr>
            </w:pPr>
            <w:r w:rsidRPr="0064721B">
              <w:rPr>
                <w:szCs w:val="18"/>
                <w:lang w:val="en-US" w:eastAsia="zh-CN"/>
              </w:rPr>
              <w:t>CA_</w:t>
            </w:r>
            <w:r>
              <w:rPr>
                <w:szCs w:val="18"/>
                <w:lang w:val="en-US" w:eastAsia="zh-CN"/>
              </w:rPr>
              <w:t>n7</w:t>
            </w:r>
            <w:r w:rsidRPr="0064721B">
              <w:rPr>
                <w:szCs w:val="18"/>
                <w:lang w:val="en-US" w:eastAsia="zh-CN"/>
              </w:rPr>
              <w:t>A-n26A</w:t>
            </w:r>
          </w:p>
          <w:p w14:paraId="390D4A23" w14:textId="77777777" w:rsidR="006A2D4A" w:rsidRPr="0064721B" w:rsidRDefault="006A2D4A" w:rsidP="00F73866">
            <w:pPr>
              <w:pStyle w:val="TAC"/>
              <w:overflowPunct w:val="0"/>
              <w:autoSpaceDE w:val="0"/>
              <w:autoSpaceDN w:val="0"/>
              <w:adjustRightInd w:val="0"/>
              <w:rPr>
                <w:szCs w:val="18"/>
                <w:lang w:val="en-US" w:eastAsia="zh-CN"/>
              </w:rPr>
            </w:pPr>
            <w:r w:rsidRPr="0064721B">
              <w:rPr>
                <w:szCs w:val="18"/>
                <w:lang w:val="en-US" w:eastAsia="zh-CN"/>
              </w:rPr>
              <w:t>CA_</w:t>
            </w:r>
            <w:r>
              <w:rPr>
                <w:szCs w:val="18"/>
                <w:lang w:val="en-US" w:eastAsia="zh-CN"/>
              </w:rPr>
              <w:t>n7</w:t>
            </w:r>
            <w:r w:rsidRPr="0064721B">
              <w:rPr>
                <w:szCs w:val="18"/>
                <w:lang w:val="en-US" w:eastAsia="zh-CN"/>
              </w:rPr>
              <w:t>A-n78A</w:t>
            </w:r>
          </w:p>
          <w:p w14:paraId="4DE1F11D" w14:textId="77777777" w:rsidR="006A2D4A" w:rsidRDefault="006A2D4A" w:rsidP="00F73866">
            <w:pPr>
              <w:pStyle w:val="TAC"/>
              <w:overflowPunct w:val="0"/>
              <w:autoSpaceDE w:val="0"/>
              <w:autoSpaceDN w:val="0"/>
              <w:adjustRightInd w:val="0"/>
              <w:rPr>
                <w:szCs w:val="18"/>
                <w:lang w:val="en-US" w:eastAsia="zh-CN"/>
              </w:rPr>
            </w:pPr>
            <w:r w:rsidRPr="0064721B">
              <w:rPr>
                <w:szCs w:val="18"/>
                <w:lang w:val="en-US" w:eastAsia="zh-CN"/>
              </w:rPr>
              <w:t>CA_n26A-n78A</w:t>
            </w:r>
          </w:p>
          <w:p w14:paraId="6FEBBB8D" w14:textId="77777777" w:rsidR="006A2D4A" w:rsidRDefault="006A2D4A" w:rsidP="00F73866">
            <w:pPr>
              <w:pStyle w:val="TAC"/>
              <w:overflowPunct w:val="0"/>
              <w:autoSpaceDE w:val="0"/>
              <w:autoSpaceDN w:val="0"/>
              <w:adjustRightInd w:val="0"/>
              <w:rPr>
                <w:rFonts w:eastAsia="宋体"/>
                <w:szCs w:val="18"/>
                <w:lang w:val="en-US" w:eastAsia="zh-CN"/>
              </w:rPr>
            </w:pPr>
            <w:r>
              <w:rPr>
                <w:szCs w:val="18"/>
                <w:lang w:val="en-US" w:eastAsia="zh-CN"/>
              </w:rPr>
              <w:t>CA_n7B</w:t>
            </w:r>
          </w:p>
        </w:tc>
        <w:tc>
          <w:tcPr>
            <w:tcW w:w="730" w:type="dxa"/>
            <w:tcBorders>
              <w:left w:val="single" w:sz="4" w:space="0" w:color="auto"/>
              <w:right w:val="single" w:sz="4" w:space="0" w:color="auto"/>
            </w:tcBorders>
            <w:vAlign w:val="center"/>
          </w:tcPr>
          <w:p w14:paraId="4186FE25" w14:textId="77777777" w:rsidR="006A2D4A" w:rsidRDefault="006A2D4A" w:rsidP="00F73866">
            <w:pPr>
              <w:pStyle w:val="TAC"/>
              <w:overflowPunct w:val="0"/>
              <w:autoSpaceDE w:val="0"/>
              <w:autoSpaceDN w:val="0"/>
              <w:adjustRightInd w:val="0"/>
              <w:rPr>
                <w:szCs w:val="18"/>
                <w:lang w:val="en-US" w:eastAsia="zh-CN"/>
              </w:rPr>
            </w:pPr>
            <w:r>
              <w:rPr>
                <w:color w:val="000000"/>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2D096E6" w14:textId="77777777" w:rsidR="006A2D4A" w:rsidRDefault="006A2D4A" w:rsidP="00F73866">
            <w:pPr>
              <w:keepNext/>
              <w:keepLines/>
              <w:overflowPunct w:val="0"/>
              <w:autoSpaceDE w:val="0"/>
              <w:autoSpaceDN w:val="0"/>
              <w:adjustRightInd w:val="0"/>
              <w:spacing w:after="0"/>
              <w:jc w:val="center"/>
              <w:textAlignment w:val="bottom"/>
              <w:rPr>
                <w:szCs w:val="18"/>
                <w:lang w:val="en-US" w:eastAsia="zh-CN"/>
              </w:rPr>
            </w:pPr>
            <w:r w:rsidRPr="009573E6">
              <w:rPr>
                <w:rFonts w:ascii="Arial" w:eastAsia="宋体" w:hAnsi="Arial" w:cs="Arial"/>
                <w:sz w:val="18"/>
                <w:szCs w:val="18"/>
                <w:lang w:val="en-US" w:eastAsia="zh-CN" w:bidi="ar"/>
              </w:rPr>
              <w:t>CA_n7B_BCS0</w:t>
            </w:r>
          </w:p>
        </w:tc>
        <w:tc>
          <w:tcPr>
            <w:tcW w:w="1360" w:type="dxa"/>
            <w:tcBorders>
              <w:left w:val="single" w:sz="4" w:space="0" w:color="auto"/>
              <w:bottom w:val="nil"/>
              <w:right w:val="single" w:sz="4" w:space="0" w:color="auto"/>
            </w:tcBorders>
            <w:shd w:val="clear" w:color="auto" w:fill="auto"/>
            <w:vAlign w:val="center"/>
          </w:tcPr>
          <w:p w14:paraId="4739DE01" w14:textId="77777777" w:rsidR="006A2D4A" w:rsidRDefault="006A2D4A" w:rsidP="00F73866">
            <w:pPr>
              <w:pStyle w:val="TAC"/>
              <w:overflowPunct w:val="0"/>
              <w:autoSpaceDE w:val="0"/>
              <w:autoSpaceDN w:val="0"/>
              <w:adjustRightInd w:val="0"/>
              <w:rPr>
                <w:szCs w:val="18"/>
                <w:lang w:val="en-US" w:eastAsia="zh-CN"/>
              </w:rPr>
            </w:pPr>
            <w:r>
              <w:rPr>
                <w:rFonts w:hint="eastAsia"/>
                <w:szCs w:val="18"/>
                <w:lang w:val="en-US" w:eastAsia="zh-CN"/>
              </w:rPr>
              <w:t>0</w:t>
            </w:r>
          </w:p>
        </w:tc>
      </w:tr>
      <w:tr w:rsidR="006A2D4A" w14:paraId="0B489402" w14:textId="77777777" w:rsidTr="00F73866">
        <w:trPr>
          <w:trHeight w:val="187"/>
        </w:trPr>
        <w:tc>
          <w:tcPr>
            <w:tcW w:w="1983" w:type="dxa"/>
            <w:tcBorders>
              <w:top w:val="nil"/>
              <w:left w:val="single" w:sz="4" w:space="0" w:color="auto"/>
              <w:bottom w:val="nil"/>
              <w:right w:val="single" w:sz="4" w:space="0" w:color="auto"/>
            </w:tcBorders>
            <w:shd w:val="clear" w:color="auto" w:fill="auto"/>
            <w:vAlign w:val="center"/>
          </w:tcPr>
          <w:p w14:paraId="25595C99" w14:textId="77777777" w:rsidR="006A2D4A" w:rsidRDefault="006A2D4A"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0421BE4" w14:textId="77777777" w:rsidR="006A2D4A" w:rsidRDefault="006A2D4A"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334F084" w14:textId="77777777" w:rsidR="006A2D4A" w:rsidRDefault="006A2D4A" w:rsidP="00F73866">
            <w:pPr>
              <w:pStyle w:val="TAC"/>
              <w:overflowPunct w:val="0"/>
              <w:autoSpaceDE w:val="0"/>
              <w:autoSpaceDN w:val="0"/>
              <w:adjustRightInd w:val="0"/>
              <w:rPr>
                <w:szCs w:val="18"/>
                <w:lang w:val="en-US" w:eastAsia="zh-CN"/>
              </w:rPr>
            </w:pPr>
            <w:r>
              <w:rPr>
                <w:rFonts w:eastAsia="宋体"/>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0FBC701" w14:textId="77777777" w:rsidR="006A2D4A" w:rsidRDefault="006A2D4A" w:rsidP="00F7386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260E3D0B" w14:textId="77777777" w:rsidR="006A2D4A" w:rsidRDefault="006A2D4A" w:rsidP="00F73866">
            <w:pPr>
              <w:pStyle w:val="TAC"/>
              <w:overflowPunct w:val="0"/>
              <w:autoSpaceDE w:val="0"/>
              <w:autoSpaceDN w:val="0"/>
              <w:adjustRightInd w:val="0"/>
              <w:rPr>
                <w:szCs w:val="18"/>
                <w:lang w:val="en-US" w:eastAsia="zh-CN"/>
              </w:rPr>
            </w:pPr>
          </w:p>
        </w:tc>
      </w:tr>
      <w:tr w:rsidR="006A2D4A" w14:paraId="6910CA39" w14:textId="77777777" w:rsidTr="00F7386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62CF5D" w14:textId="77777777" w:rsidR="006A2D4A" w:rsidRDefault="006A2D4A"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BA1D4B" w14:textId="77777777" w:rsidR="006A2D4A" w:rsidRDefault="006A2D4A"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E029F7C" w14:textId="77777777" w:rsidR="006A2D4A" w:rsidRDefault="006A2D4A" w:rsidP="00F73866">
            <w:pPr>
              <w:pStyle w:val="TAC"/>
              <w:overflowPunct w:val="0"/>
              <w:autoSpaceDE w:val="0"/>
              <w:autoSpaceDN w:val="0"/>
              <w:adjustRightInd w:val="0"/>
              <w:rPr>
                <w:szCs w:val="18"/>
                <w:lang w:val="en-US" w:eastAsia="zh-CN"/>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5AD3EB2" w14:textId="77777777" w:rsidR="006A2D4A" w:rsidRDefault="006A2D4A" w:rsidP="00F7386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4B2D2D" w14:textId="77777777" w:rsidR="006A2D4A" w:rsidRDefault="006A2D4A" w:rsidP="00F73866">
            <w:pPr>
              <w:pStyle w:val="TAC"/>
              <w:overflowPunct w:val="0"/>
              <w:autoSpaceDE w:val="0"/>
              <w:autoSpaceDN w:val="0"/>
              <w:adjustRightInd w:val="0"/>
              <w:rPr>
                <w:szCs w:val="18"/>
                <w:lang w:val="en-US" w:eastAsia="zh-CN"/>
              </w:rPr>
            </w:pPr>
          </w:p>
        </w:tc>
      </w:tr>
    </w:tbl>
    <w:p w14:paraId="442AD35C" w14:textId="601329AF" w:rsidR="006A2D4A" w:rsidRDefault="006A2D4A" w:rsidP="006A2D4A">
      <w:pPr>
        <w:pStyle w:val="EditorsNote"/>
        <w:overflowPunct w:val="0"/>
        <w:autoSpaceDE w:val="0"/>
        <w:autoSpaceDN w:val="0"/>
        <w:adjustRightInd w:val="0"/>
        <w:ind w:left="284" w:firstLine="0"/>
        <w:textAlignment w:val="baseline"/>
        <w:rPr>
          <w:rFonts w:eastAsia="Times New Roman"/>
          <w:lang w:eastAsia="en-GB"/>
        </w:rPr>
      </w:pPr>
    </w:p>
    <w:p w14:paraId="39FB446B" w14:textId="56715E02" w:rsidR="006A2D4A" w:rsidRPr="00A20126" w:rsidRDefault="006A2D4A" w:rsidP="006A2D4A">
      <w:pPr>
        <w:pStyle w:val="41"/>
      </w:pPr>
      <w:bookmarkStart w:id="182" w:name="_Toc136288181"/>
      <w:r>
        <w:lastRenderedPageBreak/>
        <w:t>5.10.1.3</w:t>
      </w:r>
      <w:r>
        <w:tab/>
      </w:r>
      <w:r w:rsidRPr="00A20126">
        <w:t>∆T</w:t>
      </w:r>
      <w:r w:rsidRPr="00A20126">
        <w:rPr>
          <w:vertAlign w:val="subscript"/>
        </w:rPr>
        <w:t>IB,c</w:t>
      </w:r>
      <w:r w:rsidRPr="00A20126">
        <w:t xml:space="preserve"> and ∆R</w:t>
      </w:r>
      <w:r w:rsidRPr="00A20126">
        <w:rPr>
          <w:vertAlign w:val="subscript"/>
        </w:rPr>
        <w:t>IB,c</w:t>
      </w:r>
      <w:r w:rsidRPr="00A20126">
        <w:t xml:space="preserve"> values</w:t>
      </w:r>
      <w:bookmarkEnd w:id="182"/>
    </w:p>
    <w:p w14:paraId="777C8819" w14:textId="5A32F6C3" w:rsidR="006A2D4A" w:rsidRDefault="006A2D4A" w:rsidP="006A2D4A">
      <w:r>
        <w:t xml:space="preserve">For </w:t>
      </w:r>
      <w:r>
        <w:rPr>
          <w:lang w:val="en-US" w:eastAsia="zh-CN"/>
        </w:rPr>
        <w:t>CA</w:t>
      </w:r>
      <w:r>
        <w:rPr>
          <w:lang w:eastAsia="zh-CN"/>
        </w:rPr>
        <w:t>_</w:t>
      </w:r>
      <w:r>
        <w:rPr>
          <w:lang w:val="en-US" w:eastAsia="zh-CN"/>
        </w:rPr>
        <w:t>n7</w:t>
      </w:r>
      <w:r>
        <w:rPr>
          <w:lang w:eastAsia="ja-JP"/>
        </w:rPr>
        <w:t>-</w:t>
      </w:r>
      <w:r>
        <w:rPr>
          <w:rFonts w:hint="eastAsia"/>
          <w:lang w:val="en-US" w:eastAsia="zh-CN"/>
        </w:rPr>
        <w:t>n</w:t>
      </w:r>
      <w:r>
        <w:rPr>
          <w:lang w:val="en-US" w:eastAsia="zh-CN"/>
        </w:rPr>
        <w:t>26-n78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w:t>
      </w:r>
      <w:r w:rsidR="00BB428D">
        <w:t xml:space="preserve">reused </w:t>
      </w:r>
      <w:r>
        <w:t>from CA_n5-n7-n78 and are given in the tables below.</w:t>
      </w:r>
    </w:p>
    <w:p w14:paraId="7F7E0F01" w14:textId="6656E4CF" w:rsidR="006A2D4A" w:rsidRDefault="006A2D4A" w:rsidP="006A2D4A">
      <w:pPr>
        <w:pStyle w:val="TH"/>
        <w:rPr>
          <w:rFonts w:cs="Arial"/>
        </w:rPr>
      </w:pPr>
      <w:r>
        <w:rPr>
          <w:rFonts w:cs="Arial"/>
        </w:rPr>
        <w:t xml:space="preserve">Table </w:t>
      </w:r>
      <w:r w:rsidRPr="00A20126">
        <w:rPr>
          <w:rFonts w:cs="Arial"/>
        </w:rPr>
        <w:t>5.</w:t>
      </w:r>
      <w:r>
        <w:rPr>
          <w:rFonts w:cs="Arial" w:hint="eastAsia"/>
        </w:rPr>
        <w:t>10</w:t>
      </w:r>
      <w:r>
        <w:rPr>
          <w:rFonts w:cs="Arial"/>
        </w:rPr>
        <w:t>.</w:t>
      </w:r>
      <w:r w:rsidRPr="00A20126">
        <w:rPr>
          <w:rFonts w:cs="Arial"/>
        </w:rPr>
        <w:t>1.</w:t>
      </w:r>
      <w:r>
        <w:rPr>
          <w:rFonts w:cs="Arial"/>
        </w:rPr>
        <w:t>3-1: ΔT</w:t>
      </w:r>
      <w:r w:rsidRPr="006A2D4A">
        <w:rPr>
          <w:rFonts w:cs="Arial"/>
          <w:vertAlign w:val="subscript"/>
        </w:rPr>
        <w:t>IB,c</w:t>
      </w:r>
      <w:r w:rsidR="00E101F3" w:rsidRPr="00A1115A">
        <w:rPr>
          <w:rFonts w:cs="Arial"/>
          <w:bCs/>
        </w:rPr>
        <w:t xml:space="preserve"> due to NR CA (t</w:t>
      </w:r>
      <w:r w:rsidR="00E101F3" w:rsidRPr="00A1115A">
        <w:rPr>
          <w:rFonts w:cs="Arial"/>
          <w:bCs/>
          <w:lang w:eastAsia="zh-CN"/>
        </w:rPr>
        <w:t>hree</w:t>
      </w:r>
      <w:r w:rsidR="00E101F3" w:rsidRPr="00A1115A">
        <w:rPr>
          <w:rFonts w:cs="Arial"/>
          <w:bCs/>
        </w:rPr>
        <w:t xml:space="preserve"> bands)</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6A2D4A" w14:paraId="02380035" w14:textId="77777777" w:rsidTr="006A2D4A">
        <w:trPr>
          <w:jc w:val="center"/>
        </w:trPr>
        <w:tc>
          <w:tcPr>
            <w:tcW w:w="2336" w:type="dxa"/>
            <w:vMerge w:val="restart"/>
            <w:tcBorders>
              <w:top w:val="single" w:sz="4" w:space="0" w:color="auto"/>
              <w:left w:val="single" w:sz="4" w:space="0" w:color="auto"/>
              <w:right w:val="single" w:sz="4" w:space="0" w:color="auto"/>
            </w:tcBorders>
          </w:tcPr>
          <w:p w14:paraId="01A1E492" w14:textId="77777777" w:rsidR="006A2D4A" w:rsidRDefault="006A2D4A" w:rsidP="00F73866">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ACA6957" w14:textId="77777777" w:rsidR="006A2D4A" w:rsidRDefault="006A2D4A" w:rsidP="00F73866">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6A2D4A" w14:paraId="731F5FCB" w14:textId="77777777" w:rsidTr="006A2D4A">
        <w:trPr>
          <w:jc w:val="center"/>
        </w:trPr>
        <w:tc>
          <w:tcPr>
            <w:tcW w:w="2336" w:type="dxa"/>
            <w:vMerge/>
            <w:tcBorders>
              <w:left w:val="single" w:sz="4" w:space="0" w:color="auto"/>
              <w:bottom w:val="single" w:sz="4" w:space="0" w:color="auto"/>
              <w:right w:val="single" w:sz="4" w:space="0" w:color="auto"/>
            </w:tcBorders>
          </w:tcPr>
          <w:p w14:paraId="396CA8C7" w14:textId="77777777" w:rsidR="006A2D4A" w:rsidRDefault="006A2D4A" w:rsidP="00F73866">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893A4A0" w14:textId="77777777" w:rsidR="006A2D4A" w:rsidRDefault="006A2D4A" w:rsidP="00F73866">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6A2D4A" w14:paraId="126C6C27" w14:textId="77777777" w:rsidTr="006A2D4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5AAEE80" w14:textId="58F3FD95" w:rsidR="006A2D4A" w:rsidRDefault="006A2D4A" w:rsidP="00F73866">
            <w:pPr>
              <w:keepNext/>
              <w:keepLines/>
              <w:spacing w:after="0"/>
              <w:jc w:val="center"/>
              <w:rPr>
                <w:rFonts w:ascii="Arial" w:eastAsia="宋体"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n7</w:t>
            </w:r>
            <w:r>
              <w:rPr>
                <w:rFonts w:ascii="Arial" w:eastAsia="等线" w:hAnsi="Arial"/>
                <w:sz w:val="18"/>
                <w:lang w:val="sv-SE" w:eastAsia="ja-JP"/>
              </w:rPr>
              <w:t>-</w:t>
            </w:r>
            <w:r>
              <w:rPr>
                <w:rFonts w:ascii="Arial" w:eastAsia="等线" w:hAnsi="Arial"/>
                <w:sz w:val="18"/>
                <w:lang w:val="en-US" w:eastAsia="zh-CN"/>
              </w:rPr>
              <w:t>n26</w:t>
            </w:r>
            <w:r>
              <w:rPr>
                <w:rFonts w:ascii="Arial" w:eastAsia="等线" w:hAnsi="Arial"/>
                <w:sz w:val="18"/>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598C72CD" w14:textId="6EBF5A35" w:rsidR="006A2D4A" w:rsidRDefault="006A2D4A" w:rsidP="00F73866">
            <w:pPr>
              <w:keepNext/>
              <w:keepLines/>
              <w:spacing w:after="0"/>
              <w:jc w:val="center"/>
              <w:rPr>
                <w:rFonts w:ascii="Arial" w:eastAsia="宋体" w:hAnsi="Arial"/>
                <w:sz w:val="18"/>
                <w:lang w:val="en-US" w:eastAsia="zh-CN"/>
              </w:rPr>
            </w:pPr>
            <w:r>
              <w:rPr>
                <w:rFonts w:ascii="Arial" w:eastAsia="等线"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C1CF531" w14:textId="6BE7DFFE" w:rsidR="006A2D4A" w:rsidRDefault="006A2D4A" w:rsidP="00F73866">
            <w:pPr>
              <w:keepNext/>
              <w:keepLines/>
              <w:spacing w:after="0"/>
              <w:jc w:val="center"/>
              <w:rPr>
                <w:rFonts w:ascii="Arial" w:eastAsia="宋体" w:hAnsi="Arial"/>
                <w:sz w:val="18"/>
                <w:lang w:val="en-US" w:eastAsia="zh-CN"/>
              </w:rPr>
            </w:pPr>
            <w:r>
              <w:rPr>
                <w:rFonts w:ascii="Arial" w:eastAsia="等线" w:hAnsi="Arial" w:cs="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DF74704" w14:textId="576187A9" w:rsidR="006A2D4A" w:rsidRDefault="006A2D4A" w:rsidP="00F73866">
            <w:pPr>
              <w:keepNext/>
              <w:keepLines/>
              <w:spacing w:after="0"/>
              <w:jc w:val="center"/>
              <w:rPr>
                <w:rFonts w:ascii="Arial" w:eastAsia="宋体" w:hAnsi="Arial"/>
                <w:sz w:val="18"/>
                <w:lang w:val="en-US" w:eastAsia="zh-CN"/>
              </w:rPr>
            </w:pPr>
            <w:r>
              <w:rPr>
                <w:rFonts w:ascii="Arial" w:eastAsia="宋体" w:hAnsi="Arial" w:hint="eastAsia"/>
                <w:sz w:val="18"/>
                <w:lang w:val="en-US" w:eastAsia="zh-CN"/>
              </w:rPr>
              <w:t>0.</w:t>
            </w:r>
            <w:r>
              <w:rPr>
                <w:rFonts w:ascii="Arial" w:eastAsia="宋体" w:hAnsi="Arial"/>
                <w:sz w:val="18"/>
                <w:lang w:val="en-US" w:eastAsia="zh-CN"/>
              </w:rPr>
              <w:t>8</w:t>
            </w:r>
          </w:p>
        </w:tc>
      </w:tr>
      <w:tr w:rsidR="006A2D4A" w14:paraId="6F7C310C" w14:textId="77777777" w:rsidTr="006A2D4A">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647DC5D8" w14:textId="77777777" w:rsidR="006A2D4A" w:rsidRPr="00901DE9" w:rsidRDefault="006A2D4A" w:rsidP="00F73866">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481BD9B8" w14:textId="77777777" w:rsidR="006A2D4A" w:rsidRDefault="006A2D4A" w:rsidP="00F73866">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5DF685BE" w14:textId="77777777" w:rsidR="006A2D4A" w:rsidRPr="006A2D4A" w:rsidRDefault="006A2D4A" w:rsidP="006A2D4A">
      <w:pPr>
        <w:keepNext/>
        <w:keepLines/>
        <w:rPr>
          <w:rFonts w:ascii="Arial" w:hAnsi="Arial" w:cs="Arial"/>
        </w:rPr>
      </w:pPr>
    </w:p>
    <w:p w14:paraId="5575A8F5" w14:textId="2E94D2F6" w:rsidR="006A2D4A" w:rsidRDefault="006A2D4A" w:rsidP="006A2D4A">
      <w:pPr>
        <w:pStyle w:val="TH"/>
        <w:rPr>
          <w:rFonts w:cs="Arial"/>
        </w:rPr>
      </w:pPr>
      <w:r>
        <w:rPr>
          <w:rFonts w:cs="Arial"/>
        </w:rPr>
        <w:t xml:space="preserve">Table </w:t>
      </w:r>
      <w:r w:rsidRPr="00A20126">
        <w:rPr>
          <w:rFonts w:cs="Arial"/>
        </w:rPr>
        <w:t>5</w:t>
      </w:r>
      <w:r>
        <w:rPr>
          <w:rFonts w:cs="Arial"/>
        </w:rPr>
        <w:t>.10</w:t>
      </w:r>
      <w:r w:rsidRPr="00A20126">
        <w:rPr>
          <w:rFonts w:cs="Arial"/>
        </w:rPr>
        <w:t>.1.</w:t>
      </w:r>
      <w:r>
        <w:rPr>
          <w:rFonts w:cs="Arial"/>
        </w:rPr>
        <w:t>3-2: ΔR</w:t>
      </w:r>
      <w:r w:rsidRPr="006A2D4A">
        <w:rPr>
          <w:rFonts w:cs="Arial"/>
          <w:vertAlign w:val="subscript"/>
        </w:rPr>
        <w:t>IB</w:t>
      </w:r>
      <w:r w:rsidRPr="00A20126">
        <w:rPr>
          <w:rFonts w:cs="Arial"/>
          <w:vertAlign w:val="subscript"/>
        </w:rPr>
        <w:t>,c</w:t>
      </w:r>
      <w:r w:rsidR="00E101F3" w:rsidRPr="00A1115A">
        <w:rPr>
          <w:rFonts w:cs="Arial"/>
          <w:bCs/>
        </w:rPr>
        <w:t xml:space="preserve"> due to NR CA (t</w:t>
      </w:r>
      <w:r w:rsidR="00E101F3" w:rsidRPr="00A1115A">
        <w:rPr>
          <w:rFonts w:cs="Arial"/>
          <w:bCs/>
          <w:lang w:eastAsia="zh-CN"/>
        </w:rPr>
        <w:t>hree</w:t>
      </w:r>
      <w:r w:rsidR="00E101F3" w:rsidRPr="00A1115A">
        <w:rPr>
          <w:rFonts w:cs="Arial"/>
          <w:bCs/>
        </w:rPr>
        <w:t xml:space="preserve"> bands)</w:t>
      </w:r>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6A2D4A" w:rsidRPr="00F92868" w14:paraId="6A6F8F7C" w14:textId="77777777" w:rsidTr="006A2D4A">
        <w:trPr>
          <w:trHeight w:val="187"/>
          <w:jc w:val="center"/>
        </w:trPr>
        <w:tc>
          <w:tcPr>
            <w:tcW w:w="1594" w:type="dxa"/>
            <w:vMerge w:val="restart"/>
          </w:tcPr>
          <w:p w14:paraId="6D919C06" w14:textId="77777777" w:rsidR="006A2D4A" w:rsidRPr="00F92868" w:rsidRDefault="006A2D4A" w:rsidP="00F73866">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061B8FFD" w14:textId="77777777" w:rsidR="006A2D4A" w:rsidRPr="00F92868" w:rsidRDefault="006A2D4A" w:rsidP="00F73866">
            <w:pPr>
              <w:keepNext/>
              <w:keepLines/>
              <w:spacing w:after="0"/>
              <w:jc w:val="center"/>
              <w:rPr>
                <w:rFonts w:ascii="Arial" w:eastAsia="等线" w:hAnsi="Arial"/>
                <w:b/>
                <w:sz w:val="18"/>
              </w:rPr>
            </w:pPr>
            <w:r w:rsidRPr="00684407">
              <w:rPr>
                <w:rFonts w:ascii="Arial" w:eastAsia="等线" w:hAnsi="Arial"/>
                <w:b/>
                <w:sz w:val="18"/>
              </w:rPr>
              <w:t>ΔR</w:t>
            </w:r>
            <w:r w:rsidRPr="00684407">
              <w:rPr>
                <w:rFonts w:ascii="Arial" w:eastAsia="等线" w:hAnsi="Arial"/>
                <w:b/>
                <w:sz w:val="18"/>
                <w:vertAlign w:val="subscript"/>
              </w:rPr>
              <w:t>IB,c</w:t>
            </w:r>
            <w:r w:rsidRPr="00684407">
              <w:rPr>
                <w:rFonts w:ascii="Arial" w:eastAsia="等线" w:hAnsi="Arial"/>
                <w:b/>
                <w:sz w:val="18"/>
              </w:rPr>
              <w:t xml:space="preserve"> for NR bands (dB)</w:t>
            </w:r>
            <w:r w:rsidRPr="00684407">
              <w:rPr>
                <w:rFonts w:ascii="Arial" w:eastAsia="等线" w:hAnsi="Arial"/>
                <w:b/>
                <w:sz w:val="18"/>
                <w:vertAlign w:val="superscript"/>
              </w:rPr>
              <w:t>9</w:t>
            </w:r>
          </w:p>
        </w:tc>
      </w:tr>
      <w:tr w:rsidR="006A2D4A" w:rsidRPr="00F92868" w14:paraId="112DA31B" w14:textId="77777777" w:rsidTr="006A2D4A">
        <w:trPr>
          <w:trHeight w:val="187"/>
          <w:jc w:val="center"/>
        </w:trPr>
        <w:tc>
          <w:tcPr>
            <w:tcW w:w="1594" w:type="dxa"/>
            <w:vMerge/>
            <w:tcBorders>
              <w:bottom w:val="single" w:sz="4" w:space="0" w:color="auto"/>
            </w:tcBorders>
          </w:tcPr>
          <w:p w14:paraId="54E07930" w14:textId="77777777" w:rsidR="006A2D4A" w:rsidRPr="00F92868" w:rsidRDefault="006A2D4A" w:rsidP="00F73866">
            <w:pPr>
              <w:keepNext/>
              <w:keepLines/>
              <w:spacing w:after="0"/>
              <w:jc w:val="center"/>
              <w:rPr>
                <w:rFonts w:ascii="Arial" w:eastAsia="等线" w:hAnsi="Arial"/>
                <w:b/>
                <w:sz w:val="18"/>
              </w:rPr>
            </w:pPr>
          </w:p>
        </w:tc>
        <w:tc>
          <w:tcPr>
            <w:tcW w:w="5845" w:type="dxa"/>
            <w:gridSpan w:val="3"/>
            <w:vAlign w:val="center"/>
          </w:tcPr>
          <w:p w14:paraId="42960AEB" w14:textId="77777777" w:rsidR="006A2D4A" w:rsidRPr="00F92868" w:rsidRDefault="006A2D4A" w:rsidP="00F73866">
            <w:pPr>
              <w:keepNext/>
              <w:keepLines/>
              <w:spacing w:after="0"/>
              <w:jc w:val="center"/>
              <w:rPr>
                <w:rFonts w:ascii="Arial" w:eastAsia="等线" w:hAnsi="Arial"/>
                <w:b/>
                <w:sz w:val="18"/>
              </w:rPr>
            </w:pPr>
            <w:r w:rsidRPr="00684407">
              <w:rPr>
                <w:rFonts w:ascii="Arial" w:eastAsia="等线" w:hAnsi="Arial"/>
                <w:b/>
                <w:sz w:val="18"/>
              </w:rPr>
              <w:t>Component band in order of bands in configuration</w:t>
            </w:r>
            <w:r w:rsidRPr="00684407">
              <w:rPr>
                <w:rFonts w:ascii="Arial" w:eastAsia="等线" w:hAnsi="Arial"/>
                <w:b/>
                <w:sz w:val="18"/>
                <w:vertAlign w:val="superscript"/>
              </w:rPr>
              <w:t>10</w:t>
            </w:r>
          </w:p>
        </w:tc>
      </w:tr>
      <w:tr w:rsidR="006A2D4A" w:rsidRPr="00F92868" w14:paraId="0B18551E" w14:textId="77777777" w:rsidTr="006A2D4A">
        <w:trPr>
          <w:trHeight w:val="187"/>
          <w:jc w:val="center"/>
        </w:trPr>
        <w:tc>
          <w:tcPr>
            <w:tcW w:w="1594" w:type="dxa"/>
            <w:shd w:val="clear" w:color="auto" w:fill="auto"/>
          </w:tcPr>
          <w:p w14:paraId="1ED6EC19" w14:textId="3A4CF751" w:rsidR="006A2D4A" w:rsidRPr="00F92868" w:rsidRDefault="006A2D4A" w:rsidP="00F73866">
            <w:pPr>
              <w:keepNext/>
              <w:keepLines/>
              <w:spacing w:after="0"/>
              <w:jc w:val="center"/>
              <w:rPr>
                <w:rFonts w:ascii="Arial" w:eastAsia="等线" w:hAnsi="Arial"/>
                <w:sz w:val="18"/>
              </w:rPr>
            </w:pPr>
            <w:r w:rsidRPr="009B4792">
              <w:rPr>
                <w:rFonts w:ascii="Arial" w:eastAsia="宋体" w:hAnsi="Arial"/>
                <w:color w:val="000000"/>
                <w:sz w:val="18"/>
                <w:lang w:eastAsia="zh-CN"/>
              </w:rPr>
              <w:t>CA_</w:t>
            </w:r>
            <w:r>
              <w:rPr>
                <w:rFonts w:ascii="Arial" w:eastAsia="宋体" w:hAnsi="Arial"/>
                <w:color w:val="000000"/>
                <w:sz w:val="18"/>
                <w:lang w:eastAsia="zh-CN"/>
              </w:rPr>
              <w:t>n7</w:t>
            </w:r>
            <w:r w:rsidRPr="009B4792">
              <w:rPr>
                <w:rFonts w:ascii="Arial" w:eastAsia="宋体" w:hAnsi="Arial"/>
                <w:color w:val="000000"/>
                <w:sz w:val="18"/>
                <w:lang w:eastAsia="zh-CN"/>
              </w:rPr>
              <w:t>-n26</w:t>
            </w:r>
            <w:r>
              <w:rPr>
                <w:rFonts w:ascii="Arial" w:eastAsia="宋体" w:hAnsi="Arial"/>
                <w:color w:val="000000"/>
                <w:sz w:val="18"/>
                <w:lang w:eastAsia="zh-CN"/>
              </w:rPr>
              <w:t>-n78</w:t>
            </w:r>
          </w:p>
        </w:tc>
        <w:tc>
          <w:tcPr>
            <w:tcW w:w="1948" w:type="dxa"/>
            <w:vAlign w:val="center"/>
          </w:tcPr>
          <w:p w14:paraId="362C31C8" w14:textId="52C546C8" w:rsidR="006A2D4A" w:rsidRPr="00F92868" w:rsidRDefault="006A2D4A" w:rsidP="00F73866">
            <w:pPr>
              <w:keepNext/>
              <w:keepLines/>
              <w:spacing w:after="0"/>
              <w:jc w:val="center"/>
              <w:rPr>
                <w:rFonts w:ascii="Arial" w:eastAsia="等线" w:hAnsi="Arial"/>
                <w:sz w:val="18"/>
                <w:lang w:eastAsia="zh-CN"/>
              </w:rPr>
            </w:pPr>
            <w:r>
              <w:rPr>
                <w:rFonts w:ascii="Arial" w:eastAsia="等线" w:hAnsi="Arial"/>
                <w:color w:val="000000"/>
                <w:sz w:val="18"/>
                <w:lang w:val="en-US" w:eastAsia="zh-CN"/>
              </w:rPr>
              <w:t>0.2</w:t>
            </w:r>
          </w:p>
        </w:tc>
        <w:tc>
          <w:tcPr>
            <w:tcW w:w="1948" w:type="dxa"/>
            <w:vAlign w:val="center"/>
          </w:tcPr>
          <w:p w14:paraId="587E900F" w14:textId="56D8732B" w:rsidR="006A2D4A" w:rsidRPr="00F92868" w:rsidRDefault="006A2D4A" w:rsidP="00F73866">
            <w:pPr>
              <w:keepNext/>
              <w:keepLines/>
              <w:spacing w:after="0"/>
              <w:jc w:val="center"/>
              <w:rPr>
                <w:rFonts w:ascii="Arial" w:eastAsia="等线" w:hAnsi="Arial"/>
                <w:sz w:val="18"/>
                <w:lang w:eastAsia="zh-CN"/>
              </w:rPr>
            </w:pPr>
            <w:r>
              <w:rPr>
                <w:rFonts w:ascii="Arial" w:eastAsia="等线" w:hAnsi="Arial"/>
                <w:sz w:val="18"/>
                <w:lang w:eastAsia="zh-CN"/>
              </w:rPr>
              <w:t>0.2</w:t>
            </w:r>
          </w:p>
        </w:tc>
        <w:tc>
          <w:tcPr>
            <w:tcW w:w="1949" w:type="dxa"/>
            <w:vAlign w:val="center"/>
          </w:tcPr>
          <w:p w14:paraId="0A697774" w14:textId="64178D95" w:rsidR="006A2D4A" w:rsidRPr="00F92868" w:rsidRDefault="006A2D4A" w:rsidP="00F73866">
            <w:pPr>
              <w:keepNext/>
              <w:keepLines/>
              <w:spacing w:after="0"/>
              <w:jc w:val="center"/>
              <w:rPr>
                <w:rFonts w:ascii="Arial" w:eastAsia="等线" w:hAnsi="Arial"/>
                <w:sz w:val="18"/>
                <w:lang w:eastAsia="zh-CN"/>
              </w:rPr>
            </w:pPr>
            <w:r>
              <w:rPr>
                <w:rFonts w:ascii="Arial" w:eastAsia="等线" w:hAnsi="Arial"/>
                <w:color w:val="000000"/>
                <w:sz w:val="18"/>
                <w:lang w:val="en-US" w:eastAsia="zh-CN"/>
              </w:rPr>
              <w:t>0.5</w:t>
            </w:r>
          </w:p>
        </w:tc>
      </w:tr>
      <w:tr w:rsidR="006A2D4A" w:rsidRPr="00F92868" w14:paraId="2CBF0ADB" w14:textId="77777777" w:rsidTr="006A2D4A">
        <w:trPr>
          <w:trHeight w:val="187"/>
          <w:jc w:val="center"/>
        </w:trPr>
        <w:tc>
          <w:tcPr>
            <w:tcW w:w="7439" w:type="dxa"/>
            <w:gridSpan w:val="4"/>
            <w:tcBorders>
              <w:bottom w:val="single" w:sz="4" w:space="0" w:color="auto"/>
            </w:tcBorders>
            <w:shd w:val="clear" w:color="auto" w:fill="auto"/>
          </w:tcPr>
          <w:p w14:paraId="3F860750" w14:textId="77777777" w:rsidR="006A2D4A" w:rsidRPr="00684407" w:rsidRDefault="006A2D4A" w:rsidP="00F73866">
            <w:pPr>
              <w:keepLines/>
              <w:spacing w:after="0"/>
              <w:ind w:left="870" w:hanging="870"/>
              <w:rPr>
                <w:rFonts w:eastAsia="等线" w:cs="Arial"/>
                <w:lang w:eastAsia="ja-JP"/>
              </w:rPr>
            </w:pPr>
            <w:r w:rsidRPr="00684407">
              <w:rPr>
                <w:rFonts w:ascii="Arial" w:eastAsia="等线" w:hAnsi="Arial" w:cs="Arial"/>
                <w:sz w:val="18"/>
                <w:lang w:eastAsia="ja-JP"/>
              </w:rPr>
              <w:t>NOTE 9:</w:t>
            </w:r>
            <w:r w:rsidRPr="00684407">
              <w:rPr>
                <w:rFonts w:ascii="Arial" w:eastAsia="等线" w:hAnsi="Arial" w:cs="Arial"/>
                <w:sz w:val="18"/>
                <w:lang w:eastAsia="ja-JP"/>
              </w:rPr>
              <w:tab/>
              <w:t xml:space="preserve"> “-” denotes ΔR</w:t>
            </w:r>
            <w:r w:rsidRPr="00684407">
              <w:rPr>
                <w:rFonts w:ascii="Arial" w:eastAsia="等线" w:hAnsi="Arial" w:cs="Arial"/>
                <w:sz w:val="18"/>
                <w:vertAlign w:val="subscript"/>
                <w:lang w:eastAsia="ja-JP"/>
              </w:rPr>
              <w:t>IB,c</w:t>
            </w:r>
            <w:r w:rsidRPr="00684407">
              <w:rPr>
                <w:rFonts w:ascii="Arial" w:eastAsia="等线" w:hAnsi="Arial" w:cs="Arial"/>
                <w:sz w:val="18"/>
                <w:lang w:eastAsia="ja-JP"/>
              </w:rPr>
              <w:t xml:space="preserve"> = 0.</w:t>
            </w:r>
          </w:p>
          <w:p w14:paraId="13D3505F" w14:textId="77777777" w:rsidR="006A2D4A" w:rsidRDefault="006A2D4A" w:rsidP="00F73866">
            <w:pPr>
              <w:keepLines/>
              <w:spacing w:after="0"/>
              <w:ind w:left="870" w:hanging="870"/>
              <w:rPr>
                <w:rFonts w:ascii="Arial" w:eastAsia="等线" w:hAnsi="Arial"/>
                <w:color w:val="000000"/>
                <w:sz w:val="18"/>
                <w:lang w:val="en-US" w:eastAsia="zh-CN"/>
              </w:rPr>
            </w:pPr>
            <w:r w:rsidRPr="00684407">
              <w:rPr>
                <w:rFonts w:ascii="Arial" w:eastAsia="等线" w:hAnsi="Arial" w:cs="Arial"/>
                <w:sz w:val="18"/>
                <w:lang w:eastAsia="ja-JP"/>
              </w:rPr>
              <w:t>NOTE 10:</w:t>
            </w:r>
            <w:r w:rsidRPr="00684407">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684407">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684407">
              <w:rPr>
                <w:rFonts w:ascii="Arial" w:eastAsia="等线" w:hAnsi="Arial" w:cs="Arial"/>
                <w:sz w:val="18"/>
                <w:lang w:eastAsia="ja-JP"/>
              </w:rPr>
              <w:t>.</w:t>
            </w:r>
          </w:p>
        </w:tc>
      </w:tr>
    </w:tbl>
    <w:p w14:paraId="60D57D50" w14:textId="571C6603" w:rsidR="006A2D4A" w:rsidRPr="00A20126" w:rsidRDefault="006A2D4A" w:rsidP="006A2D4A">
      <w:pPr>
        <w:pStyle w:val="31"/>
      </w:pPr>
      <w:bookmarkStart w:id="183" w:name="_Toc136288182"/>
      <w:r>
        <w:t>5.10.2</w:t>
      </w:r>
      <w:r>
        <w:tab/>
      </w:r>
      <w:r w:rsidRPr="00A20126">
        <w:t>Specific for 2 bands UL CA</w:t>
      </w:r>
      <w:bookmarkEnd w:id="183"/>
    </w:p>
    <w:p w14:paraId="79354179" w14:textId="2464302C" w:rsidR="006A2D4A" w:rsidRPr="00A20126" w:rsidRDefault="006A2D4A" w:rsidP="006A2D4A">
      <w:pPr>
        <w:pStyle w:val="41"/>
      </w:pPr>
      <w:bookmarkStart w:id="184" w:name="_Toc136288183"/>
      <w:r>
        <w:rPr>
          <w:rFonts w:hint="eastAsia"/>
        </w:rPr>
        <w:t>5.10.</w:t>
      </w:r>
      <w:r>
        <w:t>2.1</w:t>
      </w:r>
      <w:r>
        <w:tab/>
      </w:r>
      <w:r>
        <w:rPr>
          <w:rFonts w:hint="eastAsia"/>
        </w:rPr>
        <w:t>UE co-existence studies</w:t>
      </w:r>
      <w:bookmarkEnd w:id="184"/>
    </w:p>
    <w:p w14:paraId="0B1DAFE1" w14:textId="77777777" w:rsidR="006A2D4A" w:rsidRDefault="006A2D4A" w:rsidP="006A2D4A">
      <w:pPr>
        <w:pStyle w:val="Guidance"/>
        <w:rPr>
          <w:rFonts w:eastAsia="宋体"/>
          <w:i w:val="0"/>
          <w:color w:val="auto"/>
          <w:szCs w:val="22"/>
          <w:lang w:val="en-US" w:eastAsia="zh-CN"/>
        </w:rPr>
      </w:pPr>
      <w:r>
        <w:rPr>
          <w:rFonts w:eastAsia="宋体"/>
          <w:i w:val="0"/>
          <w:color w:val="auto"/>
          <w:szCs w:val="22"/>
          <w:lang w:val="en-US" w:eastAsia="zh-CN"/>
        </w:rPr>
        <w:t>UL n7-n26 gives IMD2 into DL n78.</w:t>
      </w:r>
    </w:p>
    <w:p w14:paraId="0CF0F407" w14:textId="77777777" w:rsidR="006A2D4A" w:rsidRDefault="006A2D4A" w:rsidP="006A2D4A">
      <w:pPr>
        <w:pStyle w:val="Guidance"/>
        <w:rPr>
          <w:rFonts w:eastAsia="宋体"/>
          <w:i w:val="0"/>
          <w:color w:val="auto"/>
          <w:szCs w:val="22"/>
          <w:lang w:val="en-US" w:eastAsia="zh-CN"/>
        </w:rPr>
      </w:pPr>
      <w:r>
        <w:rPr>
          <w:rFonts w:eastAsia="宋体"/>
          <w:i w:val="0"/>
          <w:color w:val="auto"/>
          <w:szCs w:val="22"/>
          <w:lang w:val="en-US" w:eastAsia="zh-CN"/>
        </w:rPr>
        <w:t>UL n7-n78 gives IMD2 and IMD5 into DL n26.</w:t>
      </w:r>
    </w:p>
    <w:p w14:paraId="12CE673E" w14:textId="77777777" w:rsidR="006A2D4A" w:rsidRDefault="006A2D4A" w:rsidP="006A2D4A">
      <w:pPr>
        <w:pStyle w:val="Guidance"/>
        <w:rPr>
          <w:rFonts w:eastAsia="宋体"/>
          <w:i w:val="0"/>
          <w:color w:val="auto"/>
          <w:szCs w:val="22"/>
          <w:lang w:val="en-US" w:eastAsia="zh-CN"/>
        </w:rPr>
      </w:pPr>
      <w:r>
        <w:rPr>
          <w:rFonts w:eastAsia="宋体"/>
          <w:i w:val="0"/>
          <w:color w:val="auto"/>
          <w:szCs w:val="22"/>
          <w:lang w:val="en-US" w:eastAsia="zh-CN"/>
        </w:rPr>
        <w:t>UL n26-n78 gives IMD2 into DL n7.</w:t>
      </w:r>
    </w:p>
    <w:p w14:paraId="135B7FEE" w14:textId="5B716A3C" w:rsidR="006A2D4A" w:rsidRPr="00A20126" w:rsidRDefault="006A2D4A" w:rsidP="006A2D4A">
      <w:pPr>
        <w:pStyle w:val="41"/>
      </w:pPr>
      <w:bookmarkStart w:id="185" w:name="_Toc136288184"/>
      <w:r w:rsidRPr="006A2D4A">
        <w:rPr>
          <w:rFonts w:hint="eastAsia"/>
        </w:rPr>
        <w:t>5.</w:t>
      </w:r>
      <w:r>
        <w:rPr>
          <w:rFonts w:hint="eastAsia"/>
        </w:rPr>
        <w:t>10</w:t>
      </w:r>
      <w:r w:rsidRPr="00A20126">
        <w:t>.2.2</w:t>
      </w:r>
      <w:r w:rsidRPr="00A20126">
        <w:tab/>
        <w:t>REFSENS requirements</w:t>
      </w:r>
      <w:bookmarkEnd w:id="185"/>
    </w:p>
    <w:p w14:paraId="38478F19" w14:textId="77777777" w:rsidR="006A2D4A" w:rsidRDefault="006A2D4A" w:rsidP="006A2D4A">
      <w:r>
        <w:t>Based on the co-existence studies there are a need to define MSD values. MSD values from CA_n5-n7-n78 are reused.</w:t>
      </w:r>
    </w:p>
    <w:p w14:paraId="2C49906B" w14:textId="70318F06" w:rsidR="006A2D4A" w:rsidRPr="00A20126" w:rsidRDefault="006A2D4A" w:rsidP="006A2D4A">
      <w:pPr>
        <w:pStyle w:val="TH"/>
        <w:rPr>
          <w:rFonts w:cs="Arial"/>
        </w:rPr>
      </w:pPr>
      <w:r>
        <w:rPr>
          <w:rFonts w:cs="Arial"/>
        </w:rPr>
        <w:t xml:space="preserve">Table </w:t>
      </w:r>
      <w:r w:rsidRPr="00A20126">
        <w:rPr>
          <w:rFonts w:cs="Arial"/>
        </w:rPr>
        <w:t>5.</w:t>
      </w:r>
      <w:r>
        <w:rPr>
          <w:rFonts w:cs="Arial" w:hint="eastAsia"/>
        </w:rPr>
        <w:t>10</w:t>
      </w:r>
      <w:r>
        <w:rPr>
          <w:rFonts w:cs="Arial"/>
        </w:rPr>
        <w:t>.</w:t>
      </w:r>
      <w:r w:rsidRPr="00A20126">
        <w:rPr>
          <w:rFonts w:cs="Arial"/>
        </w:rPr>
        <w:t>2.</w:t>
      </w:r>
      <w:r>
        <w:rPr>
          <w:rFonts w:cs="Arial"/>
        </w:rPr>
        <w:t xml:space="preserve">2-1: </w:t>
      </w:r>
      <w:r w:rsidRPr="00A20126">
        <w:rPr>
          <w:rFonts w:cs="Arial"/>
        </w:rPr>
        <w:t xml:space="preserve">3DL/2UL </w:t>
      </w:r>
      <w:r w:rsidR="00E101F3">
        <w:rPr>
          <w:rFonts w:cs="Arial"/>
        </w:rPr>
        <w:t>inter-band</w:t>
      </w:r>
      <w:r w:rsidR="00E101F3" w:rsidRPr="00A20126">
        <w:rPr>
          <w:rFonts w:cs="Arial"/>
        </w:rPr>
        <w:t xml:space="preserve"> </w:t>
      </w:r>
      <w:r w:rsidRPr="00A20126">
        <w:rPr>
          <w:rFonts w:cs="Arial"/>
        </w:rPr>
        <w:t>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6A2D4A" w14:paraId="52542360" w14:textId="77777777" w:rsidTr="00F73866">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D3626A6" w14:textId="77777777" w:rsidR="006A2D4A" w:rsidRDefault="006A2D4A" w:rsidP="00F73866">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4175769C" w14:textId="77777777" w:rsidR="006A2D4A" w:rsidRDefault="006A2D4A" w:rsidP="00F73866">
            <w:pPr>
              <w:pStyle w:val="TAH"/>
            </w:pPr>
            <w:r>
              <w:t>Source of IMD</w:t>
            </w:r>
          </w:p>
        </w:tc>
      </w:tr>
      <w:tr w:rsidR="006A2D4A" w14:paraId="6AA9F316" w14:textId="77777777" w:rsidTr="00F73866">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0DDF883" w14:textId="77777777" w:rsidR="006A2D4A" w:rsidRDefault="006A2D4A" w:rsidP="00F73866">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E937CE0" w14:textId="77777777" w:rsidR="006A2D4A" w:rsidRDefault="006A2D4A" w:rsidP="00F73866">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5B2A7B8F" w14:textId="77777777" w:rsidR="006A2D4A" w:rsidRDefault="006A2D4A" w:rsidP="00F73866">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07D30E9F" w14:textId="77777777" w:rsidR="006A2D4A" w:rsidRDefault="006A2D4A" w:rsidP="00F73866">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46E48BEE" w14:textId="77777777" w:rsidR="006A2D4A" w:rsidRDefault="006A2D4A" w:rsidP="00F73866">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48D8FCB5" w14:textId="77777777" w:rsidR="006A2D4A" w:rsidRDefault="006A2D4A" w:rsidP="00F73866">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47637E06" w14:textId="77777777" w:rsidR="006A2D4A" w:rsidRDefault="006A2D4A" w:rsidP="00F73866">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4EE696F4" w14:textId="77777777" w:rsidR="006A2D4A" w:rsidRDefault="006A2D4A" w:rsidP="00F73866">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7F39E242" w14:textId="77777777" w:rsidR="006A2D4A" w:rsidRDefault="006A2D4A" w:rsidP="00F73866">
            <w:pPr>
              <w:pStyle w:val="TAH"/>
            </w:pPr>
          </w:p>
        </w:tc>
      </w:tr>
      <w:tr w:rsidR="006A2D4A" w14:paraId="46BF64A4" w14:textId="77777777" w:rsidTr="00F7386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4DF8F9A" w14:textId="77777777" w:rsidR="006A2D4A" w:rsidRDefault="006A2D4A" w:rsidP="00F73866">
            <w:pPr>
              <w:pStyle w:val="TAC"/>
              <w:rPr>
                <w:lang w:val="en-US" w:eastAsia="zh-CN"/>
              </w:rPr>
            </w:pPr>
            <w:r>
              <w:rPr>
                <w:color w:val="000000"/>
                <w:lang w:eastAsia="zh-CN"/>
              </w:rPr>
              <w:t>CA_n7-n26-n78</w:t>
            </w:r>
          </w:p>
        </w:tc>
        <w:tc>
          <w:tcPr>
            <w:tcW w:w="1146" w:type="dxa"/>
            <w:tcBorders>
              <w:top w:val="single" w:sz="4" w:space="0" w:color="auto"/>
              <w:left w:val="single" w:sz="4" w:space="0" w:color="auto"/>
              <w:right w:val="single" w:sz="4" w:space="0" w:color="auto"/>
            </w:tcBorders>
            <w:vAlign w:val="center"/>
          </w:tcPr>
          <w:p w14:paraId="5F94BD0B" w14:textId="77777777" w:rsidR="006A2D4A" w:rsidRDefault="006A2D4A" w:rsidP="00F73866">
            <w:pPr>
              <w:pStyle w:val="TAC"/>
              <w:rPr>
                <w:lang w:val="en-US" w:eastAsia="ko-KR"/>
              </w:rPr>
            </w:pPr>
            <w:r>
              <w:rPr>
                <w:color w:val="000000"/>
              </w:rPr>
              <w:t>n7</w:t>
            </w:r>
          </w:p>
        </w:tc>
        <w:tc>
          <w:tcPr>
            <w:tcW w:w="960" w:type="dxa"/>
            <w:tcBorders>
              <w:top w:val="single" w:sz="4" w:space="0" w:color="auto"/>
              <w:left w:val="single" w:sz="4" w:space="0" w:color="auto"/>
              <w:right w:val="single" w:sz="4" w:space="0" w:color="auto"/>
            </w:tcBorders>
          </w:tcPr>
          <w:p w14:paraId="68252E61" w14:textId="77777777" w:rsidR="006A2D4A" w:rsidRDefault="006A2D4A" w:rsidP="00F73866">
            <w:pPr>
              <w:pStyle w:val="TAC"/>
              <w:rPr>
                <w:lang w:val="en-US" w:eastAsia="ko-KR"/>
              </w:rPr>
            </w:pPr>
            <w:r>
              <w:rPr>
                <w:rFonts w:eastAsia="Malgun Gothic"/>
                <w:lang w:eastAsia="ko-KR"/>
              </w:rPr>
              <w:t>2550</w:t>
            </w:r>
          </w:p>
        </w:tc>
        <w:tc>
          <w:tcPr>
            <w:tcW w:w="964" w:type="dxa"/>
            <w:tcBorders>
              <w:top w:val="single" w:sz="4" w:space="0" w:color="auto"/>
              <w:left w:val="single" w:sz="4" w:space="0" w:color="auto"/>
              <w:right w:val="single" w:sz="4" w:space="0" w:color="auto"/>
            </w:tcBorders>
          </w:tcPr>
          <w:p w14:paraId="757121D7" w14:textId="77777777" w:rsidR="006A2D4A" w:rsidRDefault="006A2D4A" w:rsidP="00F73866">
            <w:pPr>
              <w:pStyle w:val="TAC"/>
              <w:rPr>
                <w:lang w:val="en-US" w:eastAsia="ko-KR"/>
              </w:rPr>
            </w:pPr>
            <w:r>
              <w:rPr>
                <w:rFonts w:eastAsia="Malgun Gothic"/>
                <w:lang w:eastAsia="ko-KR"/>
              </w:rPr>
              <w:t>5</w:t>
            </w:r>
          </w:p>
        </w:tc>
        <w:tc>
          <w:tcPr>
            <w:tcW w:w="960" w:type="dxa"/>
            <w:tcBorders>
              <w:top w:val="single" w:sz="4" w:space="0" w:color="auto"/>
              <w:left w:val="single" w:sz="4" w:space="0" w:color="auto"/>
              <w:right w:val="single" w:sz="4" w:space="0" w:color="auto"/>
            </w:tcBorders>
          </w:tcPr>
          <w:p w14:paraId="102C36CF" w14:textId="77777777" w:rsidR="006A2D4A" w:rsidRDefault="006A2D4A" w:rsidP="00F73866">
            <w:pPr>
              <w:pStyle w:val="TAC"/>
              <w:rPr>
                <w:lang w:val="en-US" w:eastAsia="ko-KR"/>
              </w:rPr>
            </w:pPr>
            <w:r>
              <w:rPr>
                <w:rFonts w:eastAsia="Malgun Gothic"/>
                <w:lang w:eastAsia="ko-KR"/>
              </w:rPr>
              <w:t>25</w:t>
            </w:r>
          </w:p>
        </w:tc>
        <w:tc>
          <w:tcPr>
            <w:tcW w:w="960" w:type="dxa"/>
            <w:tcBorders>
              <w:top w:val="single" w:sz="4" w:space="0" w:color="auto"/>
              <w:left w:val="single" w:sz="4" w:space="0" w:color="auto"/>
              <w:right w:val="single" w:sz="4" w:space="0" w:color="auto"/>
            </w:tcBorders>
          </w:tcPr>
          <w:p w14:paraId="0B3F66DD" w14:textId="77777777" w:rsidR="006A2D4A" w:rsidRDefault="006A2D4A" w:rsidP="00F73866">
            <w:pPr>
              <w:pStyle w:val="TAC"/>
              <w:rPr>
                <w:lang w:val="en-US" w:eastAsia="ko-KR"/>
              </w:rPr>
            </w:pPr>
            <w:r>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1A59E096" w14:textId="77777777" w:rsidR="006A2D4A" w:rsidRDefault="006A2D4A" w:rsidP="00F73866">
            <w:pPr>
              <w:pStyle w:val="TAC"/>
            </w:pPr>
            <w:r>
              <w:rPr>
                <w:rFonts w:eastAsia="Malgun Gothic"/>
                <w:lang w:eastAsia="ko-KR"/>
              </w:rPr>
              <w:t>N/A</w:t>
            </w:r>
          </w:p>
        </w:tc>
        <w:tc>
          <w:tcPr>
            <w:tcW w:w="828" w:type="dxa"/>
            <w:tcBorders>
              <w:top w:val="single" w:sz="4" w:space="0" w:color="auto"/>
              <w:left w:val="single" w:sz="4" w:space="0" w:color="auto"/>
              <w:right w:val="single" w:sz="4" w:space="0" w:color="auto"/>
            </w:tcBorders>
            <w:vAlign w:val="center"/>
          </w:tcPr>
          <w:p w14:paraId="0509AC18" w14:textId="77777777" w:rsidR="006A2D4A" w:rsidRDefault="006A2D4A" w:rsidP="00F73866">
            <w:pPr>
              <w:pStyle w:val="TAC"/>
              <w:rPr>
                <w:lang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5F1BC0C6" w14:textId="77777777" w:rsidR="006A2D4A" w:rsidRDefault="006A2D4A" w:rsidP="00F73866">
            <w:pPr>
              <w:pStyle w:val="TAC"/>
            </w:pPr>
            <w:r>
              <w:rPr>
                <w:rFonts w:eastAsia="Malgun Gothic"/>
                <w:lang w:eastAsia="ko-KR"/>
              </w:rPr>
              <w:t>N/A</w:t>
            </w:r>
          </w:p>
        </w:tc>
      </w:tr>
      <w:tr w:rsidR="006A2D4A" w14:paraId="46EF060A"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84B2F5" w14:textId="77777777" w:rsidR="006A2D4A" w:rsidRDefault="006A2D4A"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8D23080" w14:textId="77777777" w:rsidR="006A2D4A" w:rsidRDefault="006A2D4A" w:rsidP="00F73866">
            <w:pPr>
              <w:pStyle w:val="TAC"/>
              <w:rPr>
                <w:lang w:val="en-US" w:eastAsia="ko-KR"/>
              </w:rPr>
            </w:pPr>
            <w:r>
              <w:rPr>
                <w:color w:val="000000"/>
                <w:lang w:eastAsia="zh-CN"/>
              </w:rPr>
              <w:t>n26</w:t>
            </w:r>
          </w:p>
        </w:tc>
        <w:tc>
          <w:tcPr>
            <w:tcW w:w="960" w:type="dxa"/>
            <w:tcBorders>
              <w:top w:val="single" w:sz="4" w:space="0" w:color="auto"/>
              <w:left w:val="single" w:sz="4" w:space="0" w:color="auto"/>
              <w:right w:val="single" w:sz="4" w:space="0" w:color="auto"/>
            </w:tcBorders>
          </w:tcPr>
          <w:p w14:paraId="329B93FD" w14:textId="77777777" w:rsidR="006A2D4A" w:rsidRDefault="006A2D4A" w:rsidP="00F73866">
            <w:pPr>
              <w:pStyle w:val="TAC"/>
              <w:rPr>
                <w:lang w:val="en-US" w:eastAsia="ko-KR"/>
              </w:rPr>
            </w:pPr>
            <w:r>
              <w:rPr>
                <w:rFonts w:eastAsia="Malgun Gothic"/>
                <w:lang w:eastAsia="ko-KR"/>
              </w:rPr>
              <w:t>834</w:t>
            </w:r>
          </w:p>
        </w:tc>
        <w:tc>
          <w:tcPr>
            <w:tcW w:w="964" w:type="dxa"/>
            <w:tcBorders>
              <w:top w:val="single" w:sz="4" w:space="0" w:color="auto"/>
              <w:left w:val="single" w:sz="4" w:space="0" w:color="auto"/>
              <w:right w:val="single" w:sz="4" w:space="0" w:color="auto"/>
            </w:tcBorders>
          </w:tcPr>
          <w:p w14:paraId="1589238F" w14:textId="77777777" w:rsidR="006A2D4A" w:rsidRDefault="006A2D4A" w:rsidP="00F73866">
            <w:pPr>
              <w:pStyle w:val="TAC"/>
              <w:rPr>
                <w:lang w:val="en-US" w:eastAsia="ko-KR"/>
              </w:rPr>
            </w:pPr>
            <w:r>
              <w:rPr>
                <w:rFonts w:eastAsia="Malgun Gothic"/>
                <w:lang w:eastAsia="ko-KR"/>
              </w:rPr>
              <w:t>5</w:t>
            </w:r>
          </w:p>
        </w:tc>
        <w:tc>
          <w:tcPr>
            <w:tcW w:w="960" w:type="dxa"/>
            <w:tcBorders>
              <w:top w:val="single" w:sz="4" w:space="0" w:color="auto"/>
              <w:left w:val="single" w:sz="4" w:space="0" w:color="auto"/>
              <w:right w:val="single" w:sz="4" w:space="0" w:color="auto"/>
            </w:tcBorders>
          </w:tcPr>
          <w:p w14:paraId="4925E5D6" w14:textId="77777777" w:rsidR="006A2D4A" w:rsidRDefault="006A2D4A" w:rsidP="00F73866">
            <w:pPr>
              <w:pStyle w:val="TAC"/>
              <w:rPr>
                <w:lang w:val="en-US" w:eastAsia="ko-KR"/>
              </w:rPr>
            </w:pPr>
            <w:r>
              <w:rPr>
                <w:rFonts w:eastAsia="Malgun Gothic"/>
                <w:lang w:eastAsia="ko-KR"/>
              </w:rPr>
              <w:t>25</w:t>
            </w:r>
          </w:p>
        </w:tc>
        <w:tc>
          <w:tcPr>
            <w:tcW w:w="960" w:type="dxa"/>
            <w:tcBorders>
              <w:top w:val="single" w:sz="4" w:space="0" w:color="auto"/>
              <w:left w:val="single" w:sz="4" w:space="0" w:color="auto"/>
              <w:right w:val="single" w:sz="4" w:space="0" w:color="auto"/>
            </w:tcBorders>
          </w:tcPr>
          <w:p w14:paraId="4DEF281F" w14:textId="77777777" w:rsidR="006A2D4A" w:rsidRDefault="006A2D4A" w:rsidP="00F73866">
            <w:pPr>
              <w:pStyle w:val="TAC"/>
              <w:rPr>
                <w:lang w:val="en-US" w:eastAsia="ko-KR"/>
              </w:rPr>
            </w:pPr>
            <w:r>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6AE2FDE2" w14:textId="77777777" w:rsidR="006A2D4A" w:rsidRDefault="006A2D4A" w:rsidP="00F73866">
            <w:pPr>
              <w:pStyle w:val="TAC"/>
            </w:pPr>
            <w:r>
              <w:rPr>
                <w:rFonts w:eastAsia="Malgun Gothic"/>
                <w:lang w:eastAsia="ko-KR"/>
              </w:rPr>
              <w:t>30.2</w:t>
            </w:r>
          </w:p>
        </w:tc>
        <w:tc>
          <w:tcPr>
            <w:tcW w:w="828" w:type="dxa"/>
            <w:tcBorders>
              <w:top w:val="single" w:sz="4" w:space="0" w:color="auto"/>
              <w:left w:val="single" w:sz="4" w:space="0" w:color="auto"/>
              <w:right w:val="single" w:sz="4" w:space="0" w:color="auto"/>
            </w:tcBorders>
            <w:vAlign w:val="center"/>
          </w:tcPr>
          <w:p w14:paraId="2132B207" w14:textId="77777777" w:rsidR="006A2D4A" w:rsidRDefault="006A2D4A" w:rsidP="00F73866">
            <w:pPr>
              <w:pStyle w:val="TAC"/>
              <w:rPr>
                <w:lang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30E471D0" w14:textId="77777777" w:rsidR="006A2D4A" w:rsidRDefault="006A2D4A" w:rsidP="00F73866">
            <w:pPr>
              <w:pStyle w:val="TAC"/>
            </w:pPr>
            <w:r>
              <w:rPr>
                <w:rFonts w:eastAsia="Malgun Gothic"/>
                <w:lang w:eastAsia="ko-KR"/>
              </w:rPr>
              <w:t>IMD2</w:t>
            </w:r>
          </w:p>
        </w:tc>
      </w:tr>
      <w:tr w:rsidR="006A2D4A" w14:paraId="2D393E25"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C7806D" w14:textId="77777777" w:rsidR="006A2D4A" w:rsidRDefault="006A2D4A"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296CAC9" w14:textId="77777777" w:rsidR="006A2D4A" w:rsidRDefault="006A2D4A" w:rsidP="00F73866">
            <w:pPr>
              <w:pStyle w:val="TAC"/>
              <w:rPr>
                <w:lang w:val="en-US" w:eastAsia="ko-KR"/>
              </w:rPr>
            </w:pPr>
            <w:r>
              <w:rPr>
                <w:color w:val="000000"/>
              </w:rPr>
              <w:t>n78</w:t>
            </w:r>
          </w:p>
        </w:tc>
        <w:tc>
          <w:tcPr>
            <w:tcW w:w="960" w:type="dxa"/>
            <w:tcBorders>
              <w:top w:val="single" w:sz="4" w:space="0" w:color="auto"/>
              <w:left w:val="single" w:sz="4" w:space="0" w:color="auto"/>
              <w:right w:val="single" w:sz="4" w:space="0" w:color="auto"/>
            </w:tcBorders>
          </w:tcPr>
          <w:p w14:paraId="5DEE5E27" w14:textId="77777777" w:rsidR="006A2D4A" w:rsidRDefault="006A2D4A" w:rsidP="00F73866">
            <w:pPr>
              <w:pStyle w:val="TAC"/>
              <w:rPr>
                <w:lang w:val="en-US" w:eastAsia="ko-KR"/>
              </w:rPr>
            </w:pPr>
            <w:r>
              <w:rPr>
                <w:rFonts w:eastAsia="Malgun Gothic"/>
                <w:lang w:eastAsia="ko-KR"/>
              </w:rPr>
              <w:t>3429</w:t>
            </w:r>
          </w:p>
        </w:tc>
        <w:tc>
          <w:tcPr>
            <w:tcW w:w="964" w:type="dxa"/>
            <w:tcBorders>
              <w:top w:val="single" w:sz="4" w:space="0" w:color="auto"/>
              <w:left w:val="single" w:sz="4" w:space="0" w:color="auto"/>
              <w:right w:val="single" w:sz="4" w:space="0" w:color="auto"/>
            </w:tcBorders>
          </w:tcPr>
          <w:p w14:paraId="1C9EF5E8" w14:textId="77777777" w:rsidR="006A2D4A" w:rsidRDefault="006A2D4A" w:rsidP="00F73866">
            <w:pPr>
              <w:pStyle w:val="TAC"/>
              <w:rPr>
                <w:lang w:val="en-US" w:eastAsia="ko-KR"/>
              </w:rPr>
            </w:pPr>
            <w:r>
              <w:rPr>
                <w:rFonts w:eastAsia="Malgun Gothic"/>
                <w:lang w:eastAsia="ko-KR"/>
              </w:rPr>
              <w:t>10</w:t>
            </w:r>
          </w:p>
        </w:tc>
        <w:tc>
          <w:tcPr>
            <w:tcW w:w="960" w:type="dxa"/>
            <w:tcBorders>
              <w:top w:val="single" w:sz="4" w:space="0" w:color="auto"/>
              <w:left w:val="single" w:sz="4" w:space="0" w:color="auto"/>
              <w:right w:val="single" w:sz="4" w:space="0" w:color="auto"/>
            </w:tcBorders>
          </w:tcPr>
          <w:p w14:paraId="194C82CD" w14:textId="77777777" w:rsidR="006A2D4A" w:rsidRDefault="006A2D4A" w:rsidP="00F73866">
            <w:pPr>
              <w:pStyle w:val="TAC"/>
              <w:rPr>
                <w:lang w:val="en-US" w:eastAsia="ko-KR"/>
              </w:rPr>
            </w:pPr>
            <w:r>
              <w:rPr>
                <w:rFonts w:eastAsia="Malgun Gothic"/>
                <w:lang w:eastAsia="ko-KR"/>
              </w:rPr>
              <w:t>50</w:t>
            </w:r>
          </w:p>
        </w:tc>
        <w:tc>
          <w:tcPr>
            <w:tcW w:w="960" w:type="dxa"/>
            <w:tcBorders>
              <w:top w:val="single" w:sz="4" w:space="0" w:color="auto"/>
              <w:left w:val="single" w:sz="4" w:space="0" w:color="auto"/>
              <w:right w:val="single" w:sz="4" w:space="0" w:color="auto"/>
            </w:tcBorders>
          </w:tcPr>
          <w:p w14:paraId="2742AAD2" w14:textId="77777777" w:rsidR="006A2D4A" w:rsidRDefault="006A2D4A" w:rsidP="00F73866">
            <w:pPr>
              <w:pStyle w:val="TAC"/>
              <w:rPr>
                <w:lang w:val="en-US" w:eastAsia="ko-KR"/>
              </w:rPr>
            </w:pPr>
            <w:r>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43A0048B" w14:textId="77777777" w:rsidR="006A2D4A" w:rsidRDefault="006A2D4A" w:rsidP="00F73866">
            <w:pPr>
              <w:pStyle w:val="TAC"/>
            </w:pPr>
            <w:r>
              <w:rPr>
                <w:rFonts w:eastAsia="Malgun Gothic"/>
                <w:lang w:eastAsia="ko-KR"/>
              </w:rPr>
              <w:t>N/A</w:t>
            </w:r>
          </w:p>
        </w:tc>
        <w:tc>
          <w:tcPr>
            <w:tcW w:w="828" w:type="dxa"/>
            <w:tcBorders>
              <w:top w:val="single" w:sz="4" w:space="0" w:color="auto"/>
              <w:left w:val="single" w:sz="4" w:space="0" w:color="auto"/>
              <w:right w:val="single" w:sz="4" w:space="0" w:color="auto"/>
            </w:tcBorders>
            <w:vAlign w:val="center"/>
          </w:tcPr>
          <w:p w14:paraId="6CDB228F" w14:textId="77777777" w:rsidR="006A2D4A" w:rsidRDefault="006A2D4A" w:rsidP="00F73866">
            <w:pPr>
              <w:pStyle w:val="TAC"/>
              <w:rPr>
                <w:lang w:eastAsia="zh-CN"/>
              </w:rPr>
            </w:pPr>
            <w:r>
              <w:rPr>
                <w:color w:val="000000"/>
                <w:lang w:val="en-US" w:eastAsia="zh-CN"/>
              </w:rPr>
              <w:t>TDD</w:t>
            </w:r>
          </w:p>
        </w:tc>
        <w:tc>
          <w:tcPr>
            <w:tcW w:w="1057" w:type="dxa"/>
            <w:tcBorders>
              <w:top w:val="single" w:sz="4" w:space="0" w:color="auto"/>
              <w:left w:val="single" w:sz="4" w:space="0" w:color="auto"/>
              <w:right w:val="single" w:sz="4" w:space="0" w:color="auto"/>
            </w:tcBorders>
          </w:tcPr>
          <w:p w14:paraId="2DC9AE87" w14:textId="77777777" w:rsidR="006A2D4A" w:rsidRDefault="006A2D4A" w:rsidP="00F73866">
            <w:pPr>
              <w:pStyle w:val="TAC"/>
            </w:pPr>
            <w:r>
              <w:rPr>
                <w:rFonts w:eastAsia="Malgun Gothic"/>
                <w:lang w:eastAsia="ko-KR"/>
              </w:rPr>
              <w:t>N/A</w:t>
            </w:r>
          </w:p>
        </w:tc>
      </w:tr>
      <w:tr w:rsidR="006A2D4A" w14:paraId="05BF6900"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11E7C3" w14:textId="77777777" w:rsidR="006A2D4A" w:rsidRDefault="006A2D4A"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1F4E0E8" w14:textId="77777777" w:rsidR="006A2D4A" w:rsidRDefault="006A2D4A" w:rsidP="00F73866">
            <w:pPr>
              <w:pStyle w:val="TAC"/>
              <w:rPr>
                <w:color w:val="000000"/>
              </w:rPr>
            </w:pPr>
            <w:r>
              <w:rPr>
                <w:color w:val="000000"/>
              </w:rPr>
              <w:t>n7</w:t>
            </w:r>
          </w:p>
        </w:tc>
        <w:tc>
          <w:tcPr>
            <w:tcW w:w="960" w:type="dxa"/>
            <w:tcBorders>
              <w:top w:val="single" w:sz="4" w:space="0" w:color="auto"/>
              <w:left w:val="single" w:sz="4" w:space="0" w:color="auto"/>
              <w:right w:val="single" w:sz="4" w:space="0" w:color="auto"/>
            </w:tcBorders>
          </w:tcPr>
          <w:p w14:paraId="1A64FF8C" w14:textId="77777777" w:rsidR="006A2D4A" w:rsidRDefault="006A2D4A" w:rsidP="00F73866">
            <w:pPr>
              <w:pStyle w:val="TAC"/>
              <w:rPr>
                <w:lang w:val="en-US" w:eastAsia="zh-CN"/>
              </w:rPr>
            </w:pPr>
            <w:r>
              <w:rPr>
                <w:rFonts w:eastAsia="Malgun Gothic"/>
                <w:lang w:eastAsia="ko-KR"/>
              </w:rPr>
              <w:t>2525</w:t>
            </w:r>
          </w:p>
        </w:tc>
        <w:tc>
          <w:tcPr>
            <w:tcW w:w="964" w:type="dxa"/>
            <w:tcBorders>
              <w:top w:val="single" w:sz="4" w:space="0" w:color="auto"/>
              <w:left w:val="single" w:sz="4" w:space="0" w:color="auto"/>
              <w:right w:val="single" w:sz="4" w:space="0" w:color="auto"/>
            </w:tcBorders>
          </w:tcPr>
          <w:p w14:paraId="2FAC5A7A" w14:textId="77777777" w:rsidR="006A2D4A" w:rsidRDefault="006A2D4A" w:rsidP="00F73866">
            <w:pPr>
              <w:pStyle w:val="TAC"/>
              <w:rPr>
                <w:lang w:val="en-US" w:eastAsia="zh-CN"/>
              </w:rPr>
            </w:pPr>
            <w:r>
              <w:rPr>
                <w:rFonts w:eastAsia="Malgun Gothic"/>
                <w:lang w:eastAsia="ko-KR"/>
              </w:rPr>
              <w:t>5</w:t>
            </w:r>
          </w:p>
        </w:tc>
        <w:tc>
          <w:tcPr>
            <w:tcW w:w="960" w:type="dxa"/>
            <w:tcBorders>
              <w:top w:val="single" w:sz="4" w:space="0" w:color="auto"/>
              <w:left w:val="single" w:sz="4" w:space="0" w:color="auto"/>
              <w:right w:val="single" w:sz="4" w:space="0" w:color="auto"/>
            </w:tcBorders>
          </w:tcPr>
          <w:p w14:paraId="0217D224" w14:textId="77777777" w:rsidR="006A2D4A" w:rsidRDefault="006A2D4A" w:rsidP="00F73866">
            <w:pPr>
              <w:pStyle w:val="TAC"/>
              <w:rPr>
                <w:lang w:val="en-US" w:eastAsia="zh-CN"/>
              </w:rPr>
            </w:pPr>
            <w:r>
              <w:rPr>
                <w:rFonts w:eastAsia="Malgun Gothic"/>
                <w:lang w:eastAsia="ko-KR"/>
              </w:rPr>
              <w:t>25</w:t>
            </w:r>
          </w:p>
        </w:tc>
        <w:tc>
          <w:tcPr>
            <w:tcW w:w="960" w:type="dxa"/>
            <w:tcBorders>
              <w:top w:val="single" w:sz="4" w:space="0" w:color="auto"/>
              <w:left w:val="single" w:sz="4" w:space="0" w:color="auto"/>
              <w:right w:val="single" w:sz="4" w:space="0" w:color="auto"/>
            </w:tcBorders>
          </w:tcPr>
          <w:p w14:paraId="66E55E0E" w14:textId="77777777" w:rsidR="006A2D4A" w:rsidRDefault="006A2D4A" w:rsidP="00F73866">
            <w:pPr>
              <w:pStyle w:val="TAC"/>
              <w:rPr>
                <w:lang w:val="en-US" w:eastAsia="zh-CN"/>
              </w:rPr>
            </w:pPr>
            <w:r>
              <w:rPr>
                <w:rFonts w:eastAsia="Malgun Gothic"/>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08563B06" w14:textId="77777777" w:rsidR="006A2D4A" w:rsidRDefault="006A2D4A" w:rsidP="00F73866">
            <w:pPr>
              <w:pStyle w:val="TAC"/>
              <w:rPr>
                <w:lang w:eastAsia="ja-JP"/>
              </w:rPr>
            </w:pPr>
            <w:r>
              <w:rPr>
                <w:rFonts w:eastAsia="Malgun Gothic"/>
                <w:lang w:eastAsia="ko-KR"/>
              </w:rPr>
              <w:t>N/A</w:t>
            </w:r>
          </w:p>
        </w:tc>
        <w:tc>
          <w:tcPr>
            <w:tcW w:w="828" w:type="dxa"/>
            <w:tcBorders>
              <w:top w:val="single" w:sz="4" w:space="0" w:color="auto"/>
              <w:left w:val="single" w:sz="4" w:space="0" w:color="auto"/>
              <w:right w:val="single" w:sz="4" w:space="0" w:color="auto"/>
            </w:tcBorders>
            <w:vAlign w:val="center"/>
          </w:tcPr>
          <w:p w14:paraId="6F2309ED" w14:textId="77777777" w:rsidR="006A2D4A" w:rsidRDefault="006A2D4A" w:rsidP="00F73866">
            <w:pPr>
              <w:pStyle w:val="TAC"/>
              <w:rPr>
                <w:lang w:val="en-US"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2E40C482" w14:textId="77777777" w:rsidR="006A2D4A" w:rsidRDefault="006A2D4A" w:rsidP="00F73866">
            <w:pPr>
              <w:pStyle w:val="TAC"/>
              <w:rPr>
                <w:lang w:eastAsia="zh-CN"/>
              </w:rPr>
            </w:pPr>
            <w:r>
              <w:rPr>
                <w:rFonts w:eastAsia="Malgun Gothic"/>
                <w:lang w:eastAsia="ko-KR"/>
              </w:rPr>
              <w:t>N/A</w:t>
            </w:r>
          </w:p>
        </w:tc>
      </w:tr>
      <w:tr w:rsidR="006A2D4A" w14:paraId="068CD72F"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B2BDA34" w14:textId="77777777" w:rsidR="006A2D4A" w:rsidRDefault="006A2D4A"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C5EAF04" w14:textId="77777777" w:rsidR="006A2D4A" w:rsidRDefault="006A2D4A" w:rsidP="00F73866">
            <w:pPr>
              <w:pStyle w:val="TAC"/>
              <w:rPr>
                <w:color w:val="000000"/>
              </w:rPr>
            </w:pPr>
            <w:r>
              <w:rPr>
                <w:color w:val="000000"/>
                <w:lang w:eastAsia="zh-CN"/>
              </w:rPr>
              <w:t>n26</w:t>
            </w:r>
          </w:p>
        </w:tc>
        <w:tc>
          <w:tcPr>
            <w:tcW w:w="960" w:type="dxa"/>
            <w:tcBorders>
              <w:top w:val="single" w:sz="4" w:space="0" w:color="auto"/>
              <w:left w:val="single" w:sz="4" w:space="0" w:color="auto"/>
              <w:right w:val="single" w:sz="4" w:space="0" w:color="auto"/>
            </w:tcBorders>
          </w:tcPr>
          <w:p w14:paraId="576D1A26" w14:textId="77777777" w:rsidR="006A2D4A" w:rsidRDefault="006A2D4A" w:rsidP="00F73866">
            <w:pPr>
              <w:pStyle w:val="TAC"/>
              <w:rPr>
                <w:lang w:val="en-US" w:eastAsia="zh-CN"/>
              </w:rPr>
            </w:pPr>
            <w:r>
              <w:rPr>
                <w:rFonts w:eastAsia="Malgun Gothic"/>
                <w:lang w:eastAsia="ko-KR"/>
              </w:rPr>
              <w:t>830</w:t>
            </w:r>
          </w:p>
        </w:tc>
        <w:tc>
          <w:tcPr>
            <w:tcW w:w="964" w:type="dxa"/>
            <w:tcBorders>
              <w:top w:val="single" w:sz="4" w:space="0" w:color="auto"/>
              <w:left w:val="single" w:sz="4" w:space="0" w:color="auto"/>
              <w:right w:val="single" w:sz="4" w:space="0" w:color="auto"/>
            </w:tcBorders>
          </w:tcPr>
          <w:p w14:paraId="0F90FAA6" w14:textId="77777777" w:rsidR="006A2D4A" w:rsidRDefault="006A2D4A" w:rsidP="00F73866">
            <w:pPr>
              <w:pStyle w:val="TAC"/>
              <w:rPr>
                <w:lang w:val="en-US" w:eastAsia="zh-CN"/>
              </w:rPr>
            </w:pPr>
            <w:r>
              <w:rPr>
                <w:rFonts w:eastAsia="Malgun Gothic"/>
                <w:lang w:eastAsia="ko-KR"/>
              </w:rPr>
              <w:t>5</w:t>
            </w:r>
          </w:p>
        </w:tc>
        <w:tc>
          <w:tcPr>
            <w:tcW w:w="960" w:type="dxa"/>
            <w:tcBorders>
              <w:top w:val="single" w:sz="4" w:space="0" w:color="auto"/>
              <w:left w:val="single" w:sz="4" w:space="0" w:color="auto"/>
              <w:right w:val="single" w:sz="4" w:space="0" w:color="auto"/>
            </w:tcBorders>
          </w:tcPr>
          <w:p w14:paraId="47EC79C9" w14:textId="77777777" w:rsidR="006A2D4A" w:rsidRDefault="006A2D4A" w:rsidP="00F73866">
            <w:pPr>
              <w:pStyle w:val="TAC"/>
              <w:rPr>
                <w:lang w:val="en-US" w:eastAsia="zh-CN"/>
              </w:rPr>
            </w:pPr>
            <w:r>
              <w:rPr>
                <w:rFonts w:eastAsia="Malgun Gothic"/>
                <w:lang w:eastAsia="ko-KR"/>
              </w:rPr>
              <w:t>25</w:t>
            </w:r>
          </w:p>
        </w:tc>
        <w:tc>
          <w:tcPr>
            <w:tcW w:w="960" w:type="dxa"/>
            <w:tcBorders>
              <w:top w:val="single" w:sz="4" w:space="0" w:color="auto"/>
              <w:left w:val="single" w:sz="4" w:space="0" w:color="auto"/>
              <w:right w:val="single" w:sz="4" w:space="0" w:color="auto"/>
            </w:tcBorders>
          </w:tcPr>
          <w:p w14:paraId="5608F8CC" w14:textId="77777777" w:rsidR="006A2D4A" w:rsidRDefault="006A2D4A" w:rsidP="00F73866">
            <w:pPr>
              <w:pStyle w:val="TAC"/>
              <w:rPr>
                <w:lang w:val="en-US" w:eastAsia="zh-CN"/>
              </w:rPr>
            </w:pPr>
            <w:r>
              <w:rPr>
                <w:rFonts w:eastAsia="Malgun Gothic"/>
                <w:lang w:eastAsia="ko-KR"/>
              </w:rPr>
              <w:t>875</w:t>
            </w:r>
          </w:p>
        </w:tc>
        <w:tc>
          <w:tcPr>
            <w:tcW w:w="977" w:type="dxa"/>
            <w:tcBorders>
              <w:top w:val="single" w:sz="4" w:space="0" w:color="auto"/>
              <w:left w:val="single" w:sz="4" w:space="0" w:color="auto"/>
              <w:bottom w:val="single" w:sz="4" w:space="0" w:color="auto"/>
              <w:right w:val="single" w:sz="4" w:space="0" w:color="auto"/>
            </w:tcBorders>
          </w:tcPr>
          <w:p w14:paraId="313D8FB7" w14:textId="77777777" w:rsidR="006A2D4A" w:rsidRDefault="006A2D4A" w:rsidP="00F73866">
            <w:pPr>
              <w:pStyle w:val="TAC"/>
              <w:rPr>
                <w:lang w:eastAsia="ja-JP"/>
              </w:rPr>
            </w:pPr>
            <w:r>
              <w:rPr>
                <w:rFonts w:eastAsia="Malgun Gothic"/>
                <w:lang w:eastAsia="ko-KR"/>
              </w:rPr>
              <w:t>3.3</w:t>
            </w:r>
          </w:p>
        </w:tc>
        <w:tc>
          <w:tcPr>
            <w:tcW w:w="828" w:type="dxa"/>
            <w:tcBorders>
              <w:top w:val="single" w:sz="4" w:space="0" w:color="auto"/>
              <w:left w:val="single" w:sz="4" w:space="0" w:color="auto"/>
              <w:right w:val="single" w:sz="4" w:space="0" w:color="auto"/>
            </w:tcBorders>
            <w:vAlign w:val="center"/>
          </w:tcPr>
          <w:p w14:paraId="21BF1EA6" w14:textId="77777777" w:rsidR="006A2D4A" w:rsidRDefault="006A2D4A" w:rsidP="00F73866">
            <w:pPr>
              <w:pStyle w:val="TAC"/>
              <w:rPr>
                <w:lang w:val="en-US"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3C077E80" w14:textId="77777777" w:rsidR="006A2D4A" w:rsidRDefault="006A2D4A" w:rsidP="00F73866">
            <w:pPr>
              <w:pStyle w:val="TAC"/>
              <w:rPr>
                <w:lang w:eastAsia="zh-CN"/>
              </w:rPr>
            </w:pPr>
            <w:r>
              <w:rPr>
                <w:rFonts w:eastAsia="Malgun Gothic"/>
                <w:lang w:eastAsia="ko-KR"/>
              </w:rPr>
              <w:t>IMD5</w:t>
            </w:r>
          </w:p>
        </w:tc>
      </w:tr>
      <w:tr w:rsidR="006A2D4A" w14:paraId="57205C06"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427E204" w14:textId="77777777" w:rsidR="006A2D4A" w:rsidRDefault="006A2D4A"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9169947" w14:textId="77777777" w:rsidR="006A2D4A" w:rsidRDefault="006A2D4A" w:rsidP="00F73866">
            <w:pPr>
              <w:pStyle w:val="TAC"/>
              <w:rPr>
                <w:color w:val="000000"/>
              </w:rPr>
            </w:pPr>
            <w:r>
              <w:rPr>
                <w:color w:val="000000"/>
              </w:rPr>
              <w:t>n78</w:t>
            </w:r>
          </w:p>
        </w:tc>
        <w:tc>
          <w:tcPr>
            <w:tcW w:w="960" w:type="dxa"/>
            <w:tcBorders>
              <w:top w:val="single" w:sz="4" w:space="0" w:color="auto"/>
              <w:left w:val="single" w:sz="4" w:space="0" w:color="auto"/>
              <w:right w:val="single" w:sz="4" w:space="0" w:color="auto"/>
            </w:tcBorders>
          </w:tcPr>
          <w:p w14:paraId="2303333A" w14:textId="77777777" w:rsidR="006A2D4A" w:rsidRDefault="006A2D4A" w:rsidP="00F73866">
            <w:pPr>
              <w:pStyle w:val="TAC"/>
              <w:rPr>
                <w:lang w:val="en-US" w:eastAsia="zh-CN"/>
              </w:rPr>
            </w:pPr>
            <w:r>
              <w:rPr>
                <w:rFonts w:eastAsia="Malgun Gothic"/>
                <w:lang w:eastAsia="ko-KR"/>
              </w:rPr>
              <w:t>3350</w:t>
            </w:r>
          </w:p>
        </w:tc>
        <w:tc>
          <w:tcPr>
            <w:tcW w:w="964" w:type="dxa"/>
            <w:tcBorders>
              <w:top w:val="single" w:sz="4" w:space="0" w:color="auto"/>
              <w:left w:val="single" w:sz="4" w:space="0" w:color="auto"/>
              <w:right w:val="single" w:sz="4" w:space="0" w:color="auto"/>
            </w:tcBorders>
          </w:tcPr>
          <w:p w14:paraId="4CD10A44" w14:textId="77777777" w:rsidR="006A2D4A" w:rsidRDefault="006A2D4A" w:rsidP="00F73866">
            <w:pPr>
              <w:pStyle w:val="TAC"/>
              <w:rPr>
                <w:lang w:val="en-US" w:eastAsia="zh-CN"/>
              </w:rPr>
            </w:pPr>
            <w:r>
              <w:rPr>
                <w:rFonts w:eastAsia="Malgun Gothic"/>
                <w:lang w:eastAsia="ko-KR"/>
              </w:rPr>
              <w:t>10</w:t>
            </w:r>
          </w:p>
        </w:tc>
        <w:tc>
          <w:tcPr>
            <w:tcW w:w="960" w:type="dxa"/>
            <w:tcBorders>
              <w:top w:val="single" w:sz="4" w:space="0" w:color="auto"/>
              <w:left w:val="single" w:sz="4" w:space="0" w:color="auto"/>
              <w:right w:val="single" w:sz="4" w:space="0" w:color="auto"/>
            </w:tcBorders>
          </w:tcPr>
          <w:p w14:paraId="0A83B683" w14:textId="77777777" w:rsidR="006A2D4A" w:rsidRDefault="006A2D4A" w:rsidP="00F73866">
            <w:pPr>
              <w:pStyle w:val="TAC"/>
              <w:rPr>
                <w:lang w:val="en-US" w:eastAsia="zh-CN"/>
              </w:rPr>
            </w:pPr>
            <w:r>
              <w:rPr>
                <w:rFonts w:eastAsia="Malgun Gothic"/>
                <w:lang w:eastAsia="ko-KR"/>
              </w:rPr>
              <w:t>50</w:t>
            </w:r>
          </w:p>
        </w:tc>
        <w:tc>
          <w:tcPr>
            <w:tcW w:w="960" w:type="dxa"/>
            <w:tcBorders>
              <w:top w:val="single" w:sz="4" w:space="0" w:color="auto"/>
              <w:left w:val="single" w:sz="4" w:space="0" w:color="auto"/>
              <w:right w:val="single" w:sz="4" w:space="0" w:color="auto"/>
            </w:tcBorders>
          </w:tcPr>
          <w:p w14:paraId="79FD70F7" w14:textId="77777777" w:rsidR="006A2D4A" w:rsidRDefault="006A2D4A" w:rsidP="00F73866">
            <w:pPr>
              <w:pStyle w:val="TAC"/>
              <w:rPr>
                <w:lang w:val="en-US" w:eastAsia="zh-CN"/>
              </w:rPr>
            </w:pPr>
            <w:r>
              <w:rPr>
                <w:rFonts w:eastAsia="Malgun Gothic"/>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0AE3A879" w14:textId="77777777" w:rsidR="006A2D4A" w:rsidRDefault="006A2D4A" w:rsidP="00F73866">
            <w:pPr>
              <w:pStyle w:val="TAC"/>
              <w:rPr>
                <w:lang w:eastAsia="ja-JP"/>
              </w:rPr>
            </w:pPr>
            <w:r>
              <w:rPr>
                <w:rFonts w:eastAsia="Malgun Gothic"/>
                <w:lang w:eastAsia="ko-KR"/>
              </w:rPr>
              <w:t>N/A</w:t>
            </w:r>
          </w:p>
        </w:tc>
        <w:tc>
          <w:tcPr>
            <w:tcW w:w="828" w:type="dxa"/>
            <w:tcBorders>
              <w:top w:val="single" w:sz="4" w:space="0" w:color="auto"/>
              <w:left w:val="single" w:sz="4" w:space="0" w:color="auto"/>
              <w:right w:val="single" w:sz="4" w:space="0" w:color="auto"/>
            </w:tcBorders>
            <w:vAlign w:val="center"/>
          </w:tcPr>
          <w:p w14:paraId="5AC2DD6E" w14:textId="77777777" w:rsidR="006A2D4A" w:rsidRDefault="006A2D4A" w:rsidP="00F73866">
            <w:pPr>
              <w:pStyle w:val="TAC"/>
              <w:rPr>
                <w:lang w:val="en-US" w:eastAsia="zh-CN"/>
              </w:rPr>
            </w:pPr>
            <w:r>
              <w:rPr>
                <w:color w:val="000000"/>
                <w:lang w:val="en-US" w:eastAsia="zh-CN"/>
              </w:rPr>
              <w:t>TDD</w:t>
            </w:r>
          </w:p>
        </w:tc>
        <w:tc>
          <w:tcPr>
            <w:tcW w:w="1057" w:type="dxa"/>
            <w:tcBorders>
              <w:top w:val="single" w:sz="4" w:space="0" w:color="auto"/>
              <w:left w:val="single" w:sz="4" w:space="0" w:color="auto"/>
              <w:right w:val="single" w:sz="4" w:space="0" w:color="auto"/>
            </w:tcBorders>
          </w:tcPr>
          <w:p w14:paraId="00B5BD00" w14:textId="77777777" w:rsidR="006A2D4A" w:rsidRDefault="006A2D4A" w:rsidP="00F73866">
            <w:pPr>
              <w:pStyle w:val="TAC"/>
              <w:rPr>
                <w:lang w:eastAsia="zh-CN"/>
              </w:rPr>
            </w:pPr>
            <w:r>
              <w:rPr>
                <w:rFonts w:eastAsia="Malgun Gothic"/>
                <w:lang w:eastAsia="ko-KR"/>
              </w:rPr>
              <w:t>N/A</w:t>
            </w:r>
          </w:p>
        </w:tc>
      </w:tr>
      <w:tr w:rsidR="006A2D4A" w14:paraId="0E870837"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7746C6" w14:textId="77777777" w:rsidR="006A2D4A" w:rsidRDefault="006A2D4A"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DE2CAC8" w14:textId="77777777" w:rsidR="006A2D4A" w:rsidRDefault="006A2D4A" w:rsidP="00F73866">
            <w:pPr>
              <w:pStyle w:val="TAC"/>
              <w:rPr>
                <w:lang w:val="en-US" w:eastAsia="ko-KR"/>
              </w:rPr>
            </w:pPr>
            <w:r>
              <w:rPr>
                <w:color w:val="000000"/>
              </w:rPr>
              <w:t>n7</w:t>
            </w:r>
          </w:p>
        </w:tc>
        <w:tc>
          <w:tcPr>
            <w:tcW w:w="960" w:type="dxa"/>
            <w:tcBorders>
              <w:top w:val="single" w:sz="4" w:space="0" w:color="auto"/>
              <w:left w:val="single" w:sz="4" w:space="0" w:color="auto"/>
              <w:right w:val="single" w:sz="4" w:space="0" w:color="auto"/>
            </w:tcBorders>
          </w:tcPr>
          <w:p w14:paraId="308A44FB" w14:textId="77777777" w:rsidR="006A2D4A" w:rsidRDefault="006A2D4A" w:rsidP="00F73866">
            <w:pPr>
              <w:pStyle w:val="TAC"/>
              <w:rPr>
                <w:lang w:val="en-US" w:eastAsia="ko-KR"/>
              </w:rPr>
            </w:pPr>
            <w:r>
              <w:rPr>
                <w:lang w:eastAsia="zh-CN"/>
              </w:rPr>
              <w:t>2525</w:t>
            </w:r>
          </w:p>
        </w:tc>
        <w:tc>
          <w:tcPr>
            <w:tcW w:w="964" w:type="dxa"/>
            <w:tcBorders>
              <w:top w:val="single" w:sz="4" w:space="0" w:color="auto"/>
              <w:left w:val="single" w:sz="4" w:space="0" w:color="auto"/>
              <w:right w:val="single" w:sz="4" w:space="0" w:color="auto"/>
            </w:tcBorders>
          </w:tcPr>
          <w:p w14:paraId="4385216F" w14:textId="77777777" w:rsidR="006A2D4A" w:rsidRDefault="006A2D4A" w:rsidP="00F73866">
            <w:pPr>
              <w:pStyle w:val="TAC"/>
              <w:rPr>
                <w:lang w:val="en-US" w:eastAsia="ko-KR"/>
              </w:rPr>
            </w:pPr>
            <w:r>
              <w:rPr>
                <w:lang w:eastAsia="zh-CN"/>
              </w:rPr>
              <w:t>5</w:t>
            </w:r>
          </w:p>
        </w:tc>
        <w:tc>
          <w:tcPr>
            <w:tcW w:w="960" w:type="dxa"/>
            <w:tcBorders>
              <w:top w:val="single" w:sz="4" w:space="0" w:color="auto"/>
              <w:left w:val="single" w:sz="4" w:space="0" w:color="auto"/>
              <w:right w:val="single" w:sz="4" w:space="0" w:color="auto"/>
            </w:tcBorders>
          </w:tcPr>
          <w:p w14:paraId="65606767" w14:textId="77777777" w:rsidR="006A2D4A" w:rsidRDefault="006A2D4A" w:rsidP="00F73866">
            <w:pPr>
              <w:pStyle w:val="TAC"/>
              <w:rPr>
                <w:lang w:val="en-US" w:eastAsia="ko-KR"/>
              </w:rPr>
            </w:pPr>
            <w:r>
              <w:rPr>
                <w:lang w:eastAsia="zh-CN"/>
              </w:rPr>
              <w:t>25</w:t>
            </w:r>
          </w:p>
        </w:tc>
        <w:tc>
          <w:tcPr>
            <w:tcW w:w="960" w:type="dxa"/>
            <w:tcBorders>
              <w:top w:val="single" w:sz="4" w:space="0" w:color="auto"/>
              <w:left w:val="single" w:sz="4" w:space="0" w:color="auto"/>
              <w:right w:val="single" w:sz="4" w:space="0" w:color="auto"/>
            </w:tcBorders>
          </w:tcPr>
          <w:p w14:paraId="3E6BD095" w14:textId="77777777" w:rsidR="006A2D4A" w:rsidRDefault="006A2D4A" w:rsidP="00F73866">
            <w:pPr>
              <w:pStyle w:val="TAC"/>
              <w:rPr>
                <w:lang w:val="en-US" w:eastAsia="ko-KR"/>
              </w:rPr>
            </w:pPr>
            <w:r>
              <w:rPr>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492DA8C3" w14:textId="77777777" w:rsidR="006A2D4A" w:rsidRDefault="006A2D4A" w:rsidP="00F73866">
            <w:pPr>
              <w:pStyle w:val="TAC"/>
            </w:pPr>
            <w:r>
              <w:rPr>
                <w:lang w:eastAsia="zh-CN"/>
              </w:rPr>
              <w:t>30.1</w:t>
            </w:r>
          </w:p>
        </w:tc>
        <w:tc>
          <w:tcPr>
            <w:tcW w:w="828" w:type="dxa"/>
            <w:tcBorders>
              <w:top w:val="single" w:sz="4" w:space="0" w:color="auto"/>
              <w:left w:val="single" w:sz="4" w:space="0" w:color="auto"/>
              <w:right w:val="single" w:sz="4" w:space="0" w:color="auto"/>
            </w:tcBorders>
            <w:vAlign w:val="center"/>
          </w:tcPr>
          <w:p w14:paraId="77B0295D" w14:textId="77777777" w:rsidR="006A2D4A" w:rsidRDefault="006A2D4A" w:rsidP="00F73866">
            <w:pPr>
              <w:pStyle w:val="TAC"/>
              <w:rPr>
                <w:lang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3C2FBD89" w14:textId="77777777" w:rsidR="006A2D4A" w:rsidRDefault="006A2D4A" w:rsidP="00F73866">
            <w:pPr>
              <w:pStyle w:val="TAC"/>
            </w:pPr>
            <w:r>
              <w:rPr>
                <w:rFonts w:eastAsia="Malgun Gothic"/>
                <w:lang w:eastAsia="ko-KR"/>
              </w:rPr>
              <w:t>IMD2</w:t>
            </w:r>
          </w:p>
        </w:tc>
      </w:tr>
      <w:tr w:rsidR="006A2D4A" w14:paraId="365D458C"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52D87B" w14:textId="77777777" w:rsidR="006A2D4A" w:rsidRDefault="006A2D4A"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E47D0DC" w14:textId="77777777" w:rsidR="006A2D4A" w:rsidRDefault="006A2D4A" w:rsidP="00F73866">
            <w:pPr>
              <w:pStyle w:val="TAC"/>
              <w:rPr>
                <w:lang w:val="en-US" w:eastAsia="ko-KR"/>
              </w:rPr>
            </w:pPr>
            <w:r>
              <w:rPr>
                <w:color w:val="000000"/>
                <w:lang w:eastAsia="zh-CN"/>
              </w:rPr>
              <w:t>n26</w:t>
            </w:r>
          </w:p>
        </w:tc>
        <w:tc>
          <w:tcPr>
            <w:tcW w:w="960" w:type="dxa"/>
            <w:tcBorders>
              <w:top w:val="single" w:sz="4" w:space="0" w:color="auto"/>
              <w:left w:val="single" w:sz="4" w:space="0" w:color="auto"/>
              <w:right w:val="single" w:sz="4" w:space="0" w:color="auto"/>
            </w:tcBorders>
          </w:tcPr>
          <w:p w14:paraId="44244A3C" w14:textId="77777777" w:rsidR="006A2D4A" w:rsidRDefault="006A2D4A" w:rsidP="00F73866">
            <w:pPr>
              <w:pStyle w:val="TAC"/>
              <w:rPr>
                <w:lang w:val="en-US" w:eastAsia="ko-KR"/>
              </w:rPr>
            </w:pPr>
            <w:r>
              <w:rPr>
                <w:lang w:eastAsia="zh-CN"/>
              </w:rPr>
              <w:t>844</w:t>
            </w:r>
          </w:p>
        </w:tc>
        <w:tc>
          <w:tcPr>
            <w:tcW w:w="964" w:type="dxa"/>
            <w:tcBorders>
              <w:top w:val="single" w:sz="4" w:space="0" w:color="auto"/>
              <w:left w:val="single" w:sz="4" w:space="0" w:color="auto"/>
              <w:right w:val="single" w:sz="4" w:space="0" w:color="auto"/>
            </w:tcBorders>
          </w:tcPr>
          <w:p w14:paraId="3F40B01F" w14:textId="77777777" w:rsidR="006A2D4A" w:rsidRDefault="006A2D4A" w:rsidP="00F73866">
            <w:pPr>
              <w:pStyle w:val="TAC"/>
              <w:rPr>
                <w:lang w:val="en-US" w:eastAsia="ko-KR"/>
              </w:rPr>
            </w:pPr>
            <w:r>
              <w:rPr>
                <w:lang w:eastAsia="zh-CN"/>
              </w:rPr>
              <w:t>5</w:t>
            </w:r>
          </w:p>
        </w:tc>
        <w:tc>
          <w:tcPr>
            <w:tcW w:w="960" w:type="dxa"/>
            <w:tcBorders>
              <w:top w:val="single" w:sz="4" w:space="0" w:color="auto"/>
              <w:left w:val="single" w:sz="4" w:space="0" w:color="auto"/>
              <w:right w:val="single" w:sz="4" w:space="0" w:color="auto"/>
            </w:tcBorders>
          </w:tcPr>
          <w:p w14:paraId="2FB16450" w14:textId="77777777" w:rsidR="006A2D4A" w:rsidRDefault="006A2D4A" w:rsidP="00F73866">
            <w:pPr>
              <w:pStyle w:val="TAC"/>
              <w:rPr>
                <w:lang w:val="en-US" w:eastAsia="ko-KR"/>
              </w:rPr>
            </w:pPr>
            <w:r>
              <w:rPr>
                <w:lang w:eastAsia="zh-CN"/>
              </w:rPr>
              <w:t>25</w:t>
            </w:r>
          </w:p>
        </w:tc>
        <w:tc>
          <w:tcPr>
            <w:tcW w:w="960" w:type="dxa"/>
            <w:tcBorders>
              <w:top w:val="single" w:sz="4" w:space="0" w:color="auto"/>
              <w:left w:val="single" w:sz="4" w:space="0" w:color="auto"/>
              <w:right w:val="single" w:sz="4" w:space="0" w:color="auto"/>
            </w:tcBorders>
          </w:tcPr>
          <w:p w14:paraId="43621CBD" w14:textId="77777777" w:rsidR="006A2D4A" w:rsidRDefault="006A2D4A" w:rsidP="00F73866">
            <w:pPr>
              <w:pStyle w:val="TAC"/>
              <w:rPr>
                <w:lang w:val="en-US" w:eastAsia="ko-KR"/>
              </w:rPr>
            </w:pPr>
            <w:r>
              <w:rPr>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25F56A09" w14:textId="77777777" w:rsidR="006A2D4A" w:rsidRDefault="006A2D4A" w:rsidP="00F73866">
            <w:pPr>
              <w:pStyle w:val="TAC"/>
            </w:pPr>
            <w:r>
              <w:rPr>
                <w:rFonts w:eastAsia="Malgun Gothic"/>
                <w:kern w:val="2"/>
                <w:szCs w:val="24"/>
                <w:lang w:eastAsia="ko-KR"/>
              </w:rPr>
              <w:t>N/A</w:t>
            </w:r>
          </w:p>
        </w:tc>
        <w:tc>
          <w:tcPr>
            <w:tcW w:w="828" w:type="dxa"/>
            <w:tcBorders>
              <w:top w:val="single" w:sz="4" w:space="0" w:color="auto"/>
              <w:left w:val="single" w:sz="4" w:space="0" w:color="auto"/>
              <w:right w:val="single" w:sz="4" w:space="0" w:color="auto"/>
            </w:tcBorders>
            <w:vAlign w:val="center"/>
          </w:tcPr>
          <w:p w14:paraId="52F199E9" w14:textId="77777777" w:rsidR="006A2D4A" w:rsidRDefault="006A2D4A" w:rsidP="00F73866">
            <w:pPr>
              <w:pStyle w:val="TAC"/>
              <w:rPr>
                <w:lang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19AA53CB" w14:textId="77777777" w:rsidR="006A2D4A" w:rsidRDefault="006A2D4A" w:rsidP="00F73866">
            <w:pPr>
              <w:pStyle w:val="TAC"/>
            </w:pPr>
            <w:r>
              <w:rPr>
                <w:rFonts w:eastAsia="Malgun Gothic"/>
                <w:lang w:eastAsia="ko-KR"/>
              </w:rPr>
              <w:t>N/A</w:t>
            </w:r>
          </w:p>
        </w:tc>
      </w:tr>
      <w:tr w:rsidR="006A2D4A" w14:paraId="153C2E50"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341EB8B" w14:textId="77777777" w:rsidR="006A2D4A" w:rsidRDefault="006A2D4A"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2F60B9E" w14:textId="77777777" w:rsidR="006A2D4A" w:rsidRDefault="006A2D4A" w:rsidP="00F73866">
            <w:pPr>
              <w:pStyle w:val="TAC"/>
              <w:rPr>
                <w:lang w:val="en-US" w:eastAsia="ko-KR"/>
              </w:rPr>
            </w:pPr>
            <w:r>
              <w:rPr>
                <w:color w:val="000000"/>
              </w:rPr>
              <w:t>n78</w:t>
            </w:r>
          </w:p>
        </w:tc>
        <w:tc>
          <w:tcPr>
            <w:tcW w:w="960" w:type="dxa"/>
            <w:tcBorders>
              <w:top w:val="single" w:sz="4" w:space="0" w:color="auto"/>
              <w:left w:val="single" w:sz="4" w:space="0" w:color="auto"/>
              <w:right w:val="single" w:sz="4" w:space="0" w:color="auto"/>
            </w:tcBorders>
          </w:tcPr>
          <w:p w14:paraId="342850E4" w14:textId="77777777" w:rsidR="006A2D4A" w:rsidRDefault="006A2D4A" w:rsidP="00F73866">
            <w:pPr>
              <w:pStyle w:val="TAC"/>
              <w:rPr>
                <w:lang w:val="en-US" w:eastAsia="ko-KR"/>
              </w:rPr>
            </w:pPr>
            <w:r>
              <w:rPr>
                <w:lang w:eastAsia="zh-CN"/>
              </w:rPr>
              <w:t>3489</w:t>
            </w:r>
          </w:p>
        </w:tc>
        <w:tc>
          <w:tcPr>
            <w:tcW w:w="964" w:type="dxa"/>
            <w:tcBorders>
              <w:top w:val="single" w:sz="4" w:space="0" w:color="auto"/>
              <w:left w:val="single" w:sz="4" w:space="0" w:color="auto"/>
              <w:right w:val="single" w:sz="4" w:space="0" w:color="auto"/>
            </w:tcBorders>
          </w:tcPr>
          <w:p w14:paraId="09B3FFEB" w14:textId="77777777" w:rsidR="006A2D4A" w:rsidRDefault="006A2D4A" w:rsidP="00F73866">
            <w:pPr>
              <w:pStyle w:val="TAC"/>
              <w:rPr>
                <w:lang w:val="en-US" w:eastAsia="ko-KR"/>
              </w:rPr>
            </w:pPr>
            <w:r>
              <w:rPr>
                <w:lang w:eastAsia="zh-CN"/>
              </w:rPr>
              <w:t>10</w:t>
            </w:r>
          </w:p>
        </w:tc>
        <w:tc>
          <w:tcPr>
            <w:tcW w:w="960" w:type="dxa"/>
            <w:tcBorders>
              <w:top w:val="single" w:sz="4" w:space="0" w:color="auto"/>
              <w:left w:val="single" w:sz="4" w:space="0" w:color="auto"/>
              <w:right w:val="single" w:sz="4" w:space="0" w:color="auto"/>
            </w:tcBorders>
          </w:tcPr>
          <w:p w14:paraId="596D909E" w14:textId="77777777" w:rsidR="006A2D4A" w:rsidRDefault="006A2D4A" w:rsidP="00F73866">
            <w:pPr>
              <w:pStyle w:val="TAC"/>
              <w:rPr>
                <w:lang w:val="en-US" w:eastAsia="ko-KR"/>
              </w:rPr>
            </w:pPr>
            <w:r>
              <w:rPr>
                <w:lang w:eastAsia="zh-CN"/>
              </w:rPr>
              <w:t>50</w:t>
            </w:r>
          </w:p>
        </w:tc>
        <w:tc>
          <w:tcPr>
            <w:tcW w:w="960" w:type="dxa"/>
            <w:tcBorders>
              <w:top w:val="single" w:sz="4" w:space="0" w:color="auto"/>
              <w:left w:val="single" w:sz="4" w:space="0" w:color="auto"/>
              <w:right w:val="single" w:sz="4" w:space="0" w:color="auto"/>
            </w:tcBorders>
          </w:tcPr>
          <w:p w14:paraId="5B51EAB8" w14:textId="77777777" w:rsidR="006A2D4A" w:rsidRDefault="006A2D4A" w:rsidP="00F73866">
            <w:pPr>
              <w:pStyle w:val="TAC"/>
              <w:rPr>
                <w:lang w:val="en-US" w:eastAsia="ko-KR"/>
              </w:rPr>
            </w:pPr>
            <w:r>
              <w:rPr>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70A66F34" w14:textId="77777777" w:rsidR="006A2D4A" w:rsidRDefault="006A2D4A" w:rsidP="00F73866">
            <w:pPr>
              <w:pStyle w:val="TAC"/>
            </w:pPr>
            <w:r>
              <w:rPr>
                <w:rFonts w:eastAsia="Malgun Gothic"/>
                <w:kern w:val="2"/>
                <w:szCs w:val="24"/>
                <w:lang w:eastAsia="ko-KR"/>
              </w:rPr>
              <w:t>N/A</w:t>
            </w:r>
          </w:p>
        </w:tc>
        <w:tc>
          <w:tcPr>
            <w:tcW w:w="828" w:type="dxa"/>
            <w:tcBorders>
              <w:top w:val="single" w:sz="4" w:space="0" w:color="auto"/>
              <w:left w:val="single" w:sz="4" w:space="0" w:color="auto"/>
              <w:right w:val="single" w:sz="4" w:space="0" w:color="auto"/>
            </w:tcBorders>
            <w:vAlign w:val="center"/>
          </w:tcPr>
          <w:p w14:paraId="3C052057" w14:textId="77777777" w:rsidR="006A2D4A" w:rsidRDefault="006A2D4A" w:rsidP="00F73866">
            <w:pPr>
              <w:pStyle w:val="TAC"/>
              <w:rPr>
                <w:lang w:eastAsia="zh-CN"/>
              </w:rPr>
            </w:pPr>
            <w:r>
              <w:rPr>
                <w:color w:val="000000"/>
                <w:lang w:val="en-US" w:eastAsia="zh-CN"/>
              </w:rPr>
              <w:t>TDD</w:t>
            </w:r>
          </w:p>
        </w:tc>
        <w:tc>
          <w:tcPr>
            <w:tcW w:w="1057" w:type="dxa"/>
            <w:tcBorders>
              <w:top w:val="single" w:sz="4" w:space="0" w:color="auto"/>
              <w:left w:val="single" w:sz="4" w:space="0" w:color="auto"/>
              <w:right w:val="single" w:sz="4" w:space="0" w:color="auto"/>
            </w:tcBorders>
          </w:tcPr>
          <w:p w14:paraId="2BB68C96" w14:textId="77777777" w:rsidR="006A2D4A" w:rsidRDefault="006A2D4A" w:rsidP="00F73866">
            <w:pPr>
              <w:pStyle w:val="TAC"/>
            </w:pPr>
            <w:r>
              <w:rPr>
                <w:rFonts w:eastAsia="Malgun Gothic"/>
                <w:lang w:eastAsia="ko-KR"/>
              </w:rPr>
              <w:t>N/A</w:t>
            </w:r>
          </w:p>
        </w:tc>
      </w:tr>
      <w:tr w:rsidR="006A2D4A" w14:paraId="0AB385DC"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0C9620B" w14:textId="77777777" w:rsidR="006A2D4A" w:rsidRDefault="006A2D4A"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8C31591" w14:textId="77777777" w:rsidR="006A2D4A" w:rsidRDefault="006A2D4A" w:rsidP="00F73866">
            <w:pPr>
              <w:pStyle w:val="TAC"/>
              <w:rPr>
                <w:lang w:val="en-US" w:eastAsia="ko-KR"/>
              </w:rPr>
            </w:pPr>
            <w:r>
              <w:rPr>
                <w:color w:val="000000"/>
              </w:rPr>
              <w:t>n7</w:t>
            </w:r>
          </w:p>
        </w:tc>
        <w:tc>
          <w:tcPr>
            <w:tcW w:w="960" w:type="dxa"/>
            <w:tcBorders>
              <w:top w:val="single" w:sz="4" w:space="0" w:color="auto"/>
              <w:left w:val="single" w:sz="4" w:space="0" w:color="auto"/>
              <w:right w:val="single" w:sz="4" w:space="0" w:color="auto"/>
            </w:tcBorders>
          </w:tcPr>
          <w:p w14:paraId="3F1F1FC9" w14:textId="77777777" w:rsidR="006A2D4A" w:rsidRDefault="006A2D4A" w:rsidP="00F73866">
            <w:pPr>
              <w:pStyle w:val="TAC"/>
              <w:rPr>
                <w:lang w:val="en-US" w:eastAsia="ko-KR"/>
              </w:rPr>
            </w:pPr>
            <w:r>
              <w:rPr>
                <w:kern w:val="2"/>
                <w:szCs w:val="24"/>
                <w:lang w:eastAsia="ko-KR"/>
              </w:rPr>
              <w:t>2540</w:t>
            </w:r>
          </w:p>
        </w:tc>
        <w:tc>
          <w:tcPr>
            <w:tcW w:w="964" w:type="dxa"/>
            <w:tcBorders>
              <w:top w:val="single" w:sz="4" w:space="0" w:color="auto"/>
              <w:left w:val="single" w:sz="4" w:space="0" w:color="auto"/>
              <w:right w:val="single" w:sz="4" w:space="0" w:color="auto"/>
            </w:tcBorders>
          </w:tcPr>
          <w:p w14:paraId="28134022" w14:textId="77777777" w:rsidR="006A2D4A" w:rsidRDefault="006A2D4A" w:rsidP="00F73866">
            <w:pPr>
              <w:pStyle w:val="TAC"/>
              <w:rPr>
                <w:lang w:val="en-US" w:eastAsia="ko-KR"/>
              </w:rPr>
            </w:pPr>
            <w:r>
              <w:t>5</w:t>
            </w:r>
          </w:p>
        </w:tc>
        <w:tc>
          <w:tcPr>
            <w:tcW w:w="960" w:type="dxa"/>
            <w:tcBorders>
              <w:top w:val="single" w:sz="4" w:space="0" w:color="auto"/>
              <w:left w:val="single" w:sz="4" w:space="0" w:color="auto"/>
              <w:right w:val="single" w:sz="4" w:space="0" w:color="auto"/>
            </w:tcBorders>
          </w:tcPr>
          <w:p w14:paraId="0590113A" w14:textId="77777777" w:rsidR="006A2D4A" w:rsidRDefault="006A2D4A" w:rsidP="00F73866">
            <w:pPr>
              <w:pStyle w:val="TAC"/>
              <w:rPr>
                <w:lang w:val="en-US" w:eastAsia="ko-KR"/>
              </w:rPr>
            </w:pPr>
            <w:r>
              <w:t>25</w:t>
            </w:r>
          </w:p>
        </w:tc>
        <w:tc>
          <w:tcPr>
            <w:tcW w:w="960" w:type="dxa"/>
            <w:tcBorders>
              <w:top w:val="single" w:sz="4" w:space="0" w:color="auto"/>
              <w:left w:val="single" w:sz="4" w:space="0" w:color="auto"/>
              <w:right w:val="single" w:sz="4" w:space="0" w:color="auto"/>
            </w:tcBorders>
          </w:tcPr>
          <w:p w14:paraId="02F18C61" w14:textId="77777777" w:rsidR="006A2D4A" w:rsidRDefault="006A2D4A" w:rsidP="00F73866">
            <w:pPr>
              <w:pStyle w:val="TAC"/>
              <w:rPr>
                <w:lang w:val="en-US" w:eastAsia="ko-KR"/>
              </w:rPr>
            </w:pPr>
            <w:r>
              <w:rPr>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14:paraId="07A32275" w14:textId="77777777" w:rsidR="006A2D4A" w:rsidRDefault="006A2D4A" w:rsidP="00F73866">
            <w:pPr>
              <w:pStyle w:val="TAC"/>
            </w:pPr>
            <w:r>
              <w:rPr>
                <w:lang w:eastAsia="ko-KR"/>
              </w:rPr>
              <w:t>N/A</w:t>
            </w:r>
          </w:p>
        </w:tc>
        <w:tc>
          <w:tcPr>
            <w:tcW w:w="828" w:type="dxa"/>
            <w:tcBorders>
              <w:top w:val="single" w:sz="4" w:space="0" w:color="auto"/>
              <w:left w:val="single" w:sz="4" w:space="0" w:color="auto"/>
              <w:right w:val="single" w:sz="4" w:space="0" w:color="auto"/>
            </w:tcBorders>
            <w:vAlign w:val="center"/>
          </w:tcPr>
          <w:p w14:paraId="186DA558" w14:textId="77777777" w:rsidR="006A2D4A" w:rsidRDefault="006A2D4A" w:rsidP="00F73866">
            <w:pPr>
              <w:pStyle w:val="TAC"/>
              <w:rPr>
                <w:lang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416CEC56" w14:textId="77777777" w:rsidR="006A2D4A" w:rsidRDefault="006A2D4A" w:rsidP="00F73866">
            <w:pPr>
              <w:pStyle w:val="TAC"/>
            </w:pPr>
            <w:r>
              <w:t>N/A</w:t>
            </w:r>
          </w:p>
        </w:tc>
      </w:tr>
      <w:tr w:rsidR="006A2D4A" w14:paraId="50DDE115"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230637" w14:textId="77777777" w:rsidR="006A2D4A" w:rsidRDefault="006A2D4A"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EB235C8" w14:textId="77777777" w:rsidR="006A2D4A" w:rsidRDefault="006A2D4A" w:rsidP="00F73866">
            <w:pPr>
              <w:pStyle w:val="TAC"/>
              <w:rPr>
                <w:lang w:val="en-US" w:eastAsia="ko-KR"/>
              </w:rPr>
            </w:pPr>
            <w:r>
              <w:rPr>
                <w:color w:val="000000"/>
                <w:lang w:eastAsia="zh-CN"/>
              </w:rPr>
              <w:t>n26</w:t>
            </w:r>
          </w:p>
        </w:tc>
        <w:tc>
          <w:tcPr>
            <w:tcW w:w="960" w:type="dxa"/>
            <w:tcBorders>
              <w:top w:val="single" w:sz="4" w:space="0" w:color="auto"/>
              <w:left w:val="single" w:sz="4" w:space="0" w:color="auto"/>
              <w:right w:val="single" w:sz="4" w:space="0" w:color="auto"/>
            </w:tcBorders>
          </w:tcPr>
          <w:p w14:paraId="45C636A3" w14:textId="77777777" w:rsidR="006A2D4A" w:rsidRDefault="006A2D4A" w:rsidP="00F73866">
            <w:pPr>
              <w:pStyle w:val="TAC"/>
              <w:rPr>
                <w:lang w:val="en-US" w:eastAsia="ko-KR"/>
              </w:rPr>
            </w:pPr>
            <w:r>
              <w:rPr>
                <w:kern w:val="2"/>
                <w:szCs w:val="24"/>
                <w:lang w:eastAsia="ko-KR"/>
              </w:rPr>
              <w:t>835</w:t>
            </w:r>
          </w:p>
        </w:tc>
        <w:tc>
          <w:tcPr>
            <w:tcW w:w="964" w:type="dxa"/>
            <w:tcBorders>
              <w:top w:val="single" w:sz="4" w:space="0" w:color="auto"/>
              <w:left w:val="single" w:sz="4" w:space="0" w:color="auto"/>
              <w:right w:val="single" w:sz="4" w:space="0" w:color="auto"/>
            </w:tcBorders>
          </w:tcPr>
          <w:p w14:paraId="602AE427" w14:textId="77777777" w:rsidR="006A2D4A" w:rsidRDefault="006A2D4A" w:rsidP="00F73866">
            <w:pPr>
              <w:pStyle w:val="TAC"/>
              <w:rPr>
                <w:lang w:val="en-US" w:eastAsia="ko-KR"/>
              </w:rPr>
            </w:pPr>
            <w:r>
              <w:t>5</w:t>
            </w:r>
          </w:p>
        </w:tc>
        <w:tc>
          <w:tcPr>
            <w:tcW w:w="960" w:type="dxa"/>
            <w:tcBorders>
              <w:top w:val="single" w:sz="4" w:space="0" w:color="auto"/>
              <w:left w:val="single" w:sz="4" w:space="0" w:color="auto"/>
              <w:right w:val="single" w:sz="4" w:space="0" w:color="auto"/>
            </w:tcBorders>
          </w:tcPr>
          <w:p w14:paraId="687F9D4F" w14:textId="77777777" w:rsidR="006A2D4A" w:rsidRDefault="006A2D4A" w:rsidP="00F73866">
            <w:pPr>
              <w:pStyle w:val="TAC"/>
              <w:rPr>
                <w:lang w:val="en-US" w:eastAsia="ko-KR"/>
              </w:rPr>
            </w:pPr>
            <w:r>
              <w:t>25</w:t>
            </w:r>
          </w:p>
        </w:tc>
        <w:tc>
          <w:tcPr>
            <w:tcW w:w="960" w:type="dxa"/>
            <w:tcBorders>
              <w:top w:val="single" w:sz="4" w:space="0" w:color="auto"/>
              <w:left w:val="single" w:sz="4" w:space="0" w:color="auto"/>
              <w:right w:val="single" w:sz="4" w:space="0" w:color="auto"/>
            </w:tcBorders>
          </w:tcPr>
          <w:p w14:paraId="02C2C42F" w14:textId="77777777" w:rsidR="006A2D4A" w:rsidRDefault="006A2D4A" w:rsidP="00F73866">
            <w:pPr>
              <w:pStyle w:val="TAC"/>
              <w:rPr>
                <w:lang w:val="en-US" w:eastAsia="ko-KR"/>
              </w:rPr>
            </w:pPr>
            <w:r>
              <w:rPr>
                <w:kern w:val="2"/>
                <w:szCs w:val="24"/>
                <w:lang w:eastAsia="ko-KR"/>
              </w:rPr>
              <w:t>880</w:t>
            </w:r>
          </w:p>
        </w:tc>
        <w:tc>
          <w:tcPr>
            <w:tcW w:w="977" w:type="dxa"/>
            <w:tcBorders>
              <w:top w:val="single" w:sz="4" w:space="0" w:color="auto"/>
              <w:left w:val="single" w:sz="4" w:space="0" w:color="auto"/>
              <w:bottom w:val="single" w:sz="4" w:space="0" w:color="auto"/>
              <w:right w:val="single" w:sz="4" w:space="0" w:color="auto"/>
            </w:tcBorders>
          </w:tcPr>
          <w:p w14:paraId="04ECE272" w14:textId="77777777" w:rsidR="006A2D4A" w:rsidRDefault="006A2D4A" w:rsidP="00F73866">
            <w:pPr>
              <w:pStyle w:val="TAC"/>
            </w:pPr>
            <w:r>
              <w:rPr>
                <w:lang w:eastAsia="ko-KR"/>
              </w:rPr>
              <w:t>N/A</w:t>
            </w:r>
          </w:p>
        </w:tc>
        <w:tc>
          <w:tcPr>
            <w:tcW w:w="828" w:type="dxa"/>
            <w:tcBorders>
              <w:top w:val="single" w:sz="4" w:space="0" w:color="auto"/>
              <w:left w:val="single" w:sz="4" w:space="0" w:color="auto"/>
              <w:right w:val="single" w:sz="4" w:space="0" w:color="auto"/>
            </w:tcBorders>
            <w:vAlign w:val="center"/>
          </w:tcPr>
          <w:p w14:paraId="0EB7D8B5" w14:textId="77777777" w:rsidR="006A2D4A" w:rsidRDefault="006A2D4A" w:rsidP="00F73866">
            <w:pPr>
              <w:pStyle w:val="TAC"/>
              <w:rPr>
                <w:lang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3E013F15" w14:textId="77777777" w:rsidR="006A2D4A" w:rsidRDefault="006A2D4A" w:rsidP="00F73866">
            <w:pPr>
              <w:pStyle w:val="TAC"/>
            </w:pPr>
            <w:r>
              <w:t>N/A</w:t>
            </w:r>
          </w:p>
        </w:tc>
      </w:tr>
      <w:tr w:rsidR="006A2D4A" w14:paraId="27B97AC2" w14:textId="77777777" w:rsidTr="00F7386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B10B9B1" w14:textId="77777777" w:rsidR="006A2D4A" w:rsidRDefault="006A2D4A"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BB0BE0C" w14:textId="77777777" w:rsidR="006A2D4A" w:rsidRDefault="006A2D4A" w:rsidP="00F73866">
            <w:pPr>
              <w:pStyle w:val="TAC"/>
              <w:rPr>
                <w:lang w:val="en-US" w:eastAsia="ko-KR"/>
              </w:rPr>
            </w:pPr>
            <w:r>
              <w:rPr>
                <w:color w:val="000000"/>
              </w:rPr>
              <w:t>n78</w:t>
            </w:r>
          </w:p>
        </w:tc>
        <w:tc>
          <w:tcPr>
            <w:tcW w:w="960" w:type="dxa"/>
            <w:tcBorders>
              <w:top w:val="single" w:sz="4" w:space="0" w:color="auto"/>
              <w:left w:val="single" w:sz="4" w:space="0" w:color="auto"/>
              <w:right w:val="single" w:sz="4" w:space="0" w:color="auto"/>
            </w:tcBorders>
          </w:tcPr>
          <w:p w14:paraId="4677D137" w14:textId="77777777" w:rsidR="006A2D4A" w:rsidRDefault="006A2D4A" w:rsidP="00F73866">
            <w:pPr>
              <w:pStyle w:val="TAC"/>
              <w:rPr>
                <w:lang w:val="en-US" w:eastAsia="ko-KR"/>
              </w:rPr>
            </w:pPr>
            <w:r>
              <w:t>3375</w:t>
            </w:r>
          </w:p>
        </w:tc>
        <w:tc>
          <w:tcPr>
            <w:tcW w:w="964" w:type="dxa"/>
            <w:tcBorders>
              <w:top w:val="single" w:sz="4" w:space="0" w:color="auto"/>
              <w:left w:val="single" w:sz="4" w:space="0" w:color="auto"/>
              <w:right w:val="single" w:sz="4" w:space="0" w:color="auto"/>
            </w:tcBorders>
          </w:tcPr>
          <w:p w14:paraId="7DA1F262" w14:textId="77777777" w:rsidR="006A2D4A" w:rsidRDefault="006A2D4A" w:rsidP="00F73866">
            <w:pPr>
              <w:pStyle w:val="TAC"/>
              <w:rPr>
                <w:lang w:val="en-US" w:eastAsia="ko-KR"/>
              </w:rPr>
            </w:pPr>
            <w:r>
              <w:t>10</w:t>
            </w:r>
          </w:p>
        </w:tc>
        <w:tc>
          <w:tcPr>
            <w:tcW w:w="960" w:type="dxa"/>
            <w:tcBorders>
              <w:top w:val="single" w:sz="4" w:space="0" w:color="auto"/>
              <w:left w:val="single" w:sz="4" w:space="0" w:color="auto"/>
              <w:right w:val="single" w:sz="4" w:space="0" w:color="auto"/>
            </w:tcBorders>
          </w:tcPr>
          <w:p w14:paraId="48DC9DC6" w14:textId="77777777" w:rsidR="006A2D4A" w:rsidRDefault="006A2D4A" w:rsidP="00F73866">
            <w:pPr>
              <w:pStyle w:val="TAC"/>
              <w:rPr>
                <w:lang w:val="en-US" w:eastAsia="ko-KR"/>
              </w:rPr>
            </w:pPr>
            <w:r>
              <w:t>50</w:t>
            </w:r>
          </w:p>
        </w:tc>
        <w:tc>
          <w:tcPr>
            <w:tcW w:w="960" w:type="dxa"/>
            <w:tcBorders>
              <w:top w:val="single" w:sz="4" w:space="0" w:color="auto"/>
              <w:left w:val="single" w:sz="4" w:space="0" w:color="auto"/>
              <w:right w:val="single" w:sz="4" w:space="0" w:color="auto"/>
            </w:tcBorders>
          </w:tcPr>
          <w:p w14:paraId="529D9EA7" w14:textId="77777777" w:rsidR="006A2D4A" w:rsidRDefault="006A2D4A" w:rsidP="00F73866">
            <w:pPr>
              <w:pStyle w:val="TAC"/>
              <w:rPr>
                <w:lang w:val="en-US" w:eastAsia="ko-KR"/>
              </w:rPr>
            </w:pPr>
            <w:r>
              <w:t>3375</w:t>
            </w:r>
          </w:p>
        </w:tc>
        <w:tc>
          <w:tcPr>
            <w:tcW w:w="977" w:type="dxa"/>
            <w:tcBorders>
              <w:top w:val="single" w:sz="4" w:space="0" w:color="auto"/>
              <w:left w:val="single" w:sz="4" w:space="0" w:color="auto"/>
              <w:bottom w:val="single" w:sz="4" w:space="0" w:color="auto"/>
              <w:right w:val="single" w:sz="4" w:space="0" w:color="auto"/>
            </w:tcBorders>
          </w:tcPr>
          <w:p w14:paraId="03DC51D3" w14:textId="77777777" w:rsidR="006A2D4A" w:rsidRDefault="006A2D4A" w:rsidP="00F73866">
            <w:pPr>
              <w:pStyle w:val="TAC"/>
            </w:pPr>
            <w:r>
              <w:rPr>
                <w:lang w:eastAsia="ko-KR"/>
              </w:rPr>
              <w:t>29.7</w:t>
            </w:r>
          </w:p>
        </w:tc>
        <w:tc>
          <w:tcPr>
            <w:tcW w:w="828" w:type="dxa"/>
            <w:tcBorders>
              <w:top w:val="single" w:sz="4" w:space="0" w:color="auto"/>
              <w:left w:val="single" w:sz="4" w:space="0" w:color="auto"/>
              <w:right w:val="single" w:sz="4" w:space="0" w:color="auto"/>
            </w:tcBorders>
            <w:vAlign w:val="center"/>
          </w:tcPr>
          <w:p w14:paraId="363BC75F" w14:textId="77777777" w:rsidR="006A2D4A" w:rsidRDefault="006A2D4A" w:rsidP="00F73866">
            <w:pPr>
              <w:pStyle w:val="TAC"/>
              <w:rPr>
                <w:lang w:eastAsia="zh-CN"/>
              </w:rPr>
            </w:pPr>
            <w:r>
              <w:rPr>
                <w:color w:val="000000"/>
                <w:lang w:val="en-US" w:eastAsia="zh-CN"/>
              </w:rPr>
              <w:t>TDD</w:t>
            </w:r>
          </w:p>
        </w:tc>
        <w:tc>
          <w:tcPr>
            <w:tcW w:w="1057" w:type="dxa"/>
            <w:tcBorders>
              <w:top w:val="single" w:sz="4" w:space="0" w:color="auto"/>
              <w:left w:val="single" w:sz="4" w:space="0" w:color="auto"/>
              <w:right w:val="single" w:sz="4" w:space="0" w:color="auto"/>
            </w:tcBorders>
          </w:tcPr>
          <w:p w14:paraId="2E5C5870" w14:textId="77777777" w:rsidR="006A2D4A" w:rsidRDefault="006A2D4A" w:rsidP="00F73866">
            <w:pPr>
              <w:pStyle w:val="TAC"/>
            </w:pPr>
            <w:r>
              <w:t>IMD2</w:t>
            </w:r>
          </w:p>
        </w:tc>
      </w:tr>
    </w:tbl>
    <w:p w14:paraId="7A75BB96" w14:textId="77777777" w:rsidR="00021311" w:rsidRDefault="00021311" w:rsidP="00AC4AB0">
      <w:pPr>
        <w:rPr>
          <w:b/>
          <w:color w:val="0070C0"/>
          <w:sz w:val="32"/>
          <w:szCs w:val="32"/>
        </w:rPr>
      </w:pPr>
    </w:p>
    <w:p w14:paraId="07602ECD" w14:textId="6E386595" w:rsidR="00EF451D" w:rsidRDefault="00EF451D" w:rsidP="004B5957">
      <w:pPr>
        <w:pStyle w:val="21"/>
      </w:pPr>
      <w:bookmarkStart w:id="186" w:name="_Toc136288185"/>
      <w:r w:rsidRPr="00EF451D">
        <w:rPr>
          <w:rFonts w:hint="eastAsia"/>
        </w:rPr>
        <w:lastRenderedPageBreak/>
        <w:t>5.</w:t>
      </w:r>
      <w:r w:rsidRPr="00EF451D">
        <w:t>11</w:t>
      </w:r>
      <w:r w:rsidRPr="00EF451D">
        <w:tab/>
      </w:r>
      <w:r>
        <w:rPr>
          <w:rFonts w:hint="eastAsia"/>
        </w:rPr>
        <w:t>CA_n</w:t>
      </w:r>
      <w:r>
        <w:t>3</w:t>
      </w:r>
      <w:r>
        <w:rPr>
          <w:rFonts w:hint="eastAsia"/>
        </w:rPr>
        <w:t>-n</w:t>
      </w:r>
      <w:r>
        <w:t>41</w:t>
      </w:r>
      <w:r>
        <w:rPr>
          <w:rFonts w:hint="eastAsia"/>
        </w:rPr>
        <w:t>-n</w:t>
      </w:r>
      <w:r>
        <w:t>79</w:t>
      </w:r>
      <w:bookmarkEnd w:id="186"/>
    </w:p>
    <w:p w14:paraId="0FF016DD" w14:textId="6ECF162D" w:rsidR="00EF451D" w:rsidRPr="004B5957" w:rsidRDefault="00EF451D" w:rsidP="00EF451D">
      <w:pPr>
        <w:pStyle w:val="31"/>
      </w:pPr>
      <w:bookmarkStart w:id="187" w:name="_Toc109046454"/>
      <w:bookmarkStart w:id="188" w:name="_Toc136288186"/>
      <w:r>
        <w:t>5.11.1</w:t>
      </w:r>
      <w:r>
        <w:tab/>
        <w:t>Common for 1 band UL and 2 bands UL CA</w:t>
      </w:r>
      <w:bookmarkEnd w:id="187"/>
      <w:bookmarkEnd w:id="188"/>
    </w:p>
    <w:p w14:paraId="08A9CC18" w14:textId="14D5E729" w:rsidR="00EF451D" w:rsidRDefault="00EF451D" w:rsidP="00EF451D">
      <w:pPr>
        <w:pStyle w:val="41"/>
      </w:pPr>
      <w:bookmarkStart w:id="189" w:name="_Toc136288187"/>
      <w:r>
        <w:rPr>
          <w:rFonts w:hint="eastAsia"/>
        </w:rPr>
        <w:t>5.</w:t>
      </w:r>
      <w:r>
        <w:t>11</w:t>
      </w:r>
      <w:r>
        <w:rPr>
          <w:rFonts w:hint="eastAsia"/>
        </w:rPr>
        <w:t>.1</w:t>
      </w:r>
      <w:r>
        <w:t>.1</w:t>
      </w:r>
      <w:r>
        <w:tab/>
        <w:t xml:space="preserve">Operating bands for </w:t>
      </w:r>
      <w:r>
        <w:rPr>
          <w:rFonts w:hint="eastAsia"/>
        </w:rPr>
        <w:t>CA</w:t>
      </w:r>
      <w:bookmarkEnd w:id="189"/>
    </w:p>
    <w:p w14:paraId="750763D9" w14:textId="2EB092D0" w:rsidR="00EF451D" w:rsidRPr="00EF451D" w:rsidRDefault="00EF451D" w:rsidP="00EF451D">
      <w:pPr>
        <w:pStyle w:val="TH"/>
        <w:rPr>
          <w:rFonts w:cs="Arial"/>
        </w:rPr>
      </w:pPr>
      <w:r>
        <w:rPr>
          <w:rFonts w:cs="Arial"/>
        </w:rPr>
        <w:t>Table 5.11.1.1-1</w:t>
      </w:r>
      <w:r w:rsidRPr="00EF451D">
        <w:rPr>
          <w:rFonts w:cs="Arial"/>
        </w:rP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306"/>
        <w:gridCol w:w="1134"/>
        <w:gridCol w:w="426"/>
        <w:gridCol w:w="1134"/>
        <w:gridCol w:w="1752"/>
      </w:tblGrid>
      <w:tr w:rsidR="00EF451D" w14:paraId="1208201B" w14:textId="77777777" w:rsidTr="00C97CFD">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378E5F56" w14:textId="77777777" w:rsidR="00EF451D" w:rsidRDefault="00EF451D" w:rsidP="00C97CFD">
            <w:pPr>
              <w:pStyle w:val="TAH"/>
            </w:pPr>
            <w:r>
              <w:rPr>
                <w:rFonts w:eastAsia="Malgun Gothic"/>
              </w:rPr>
              <w:t>NR Band</w:t>
            </w:r>
          </w:p>
        </w:tc>
        <w:tc>
          <w:tcPr>
            <w:tcW w:w="2689" w:type="dxa"/>
            <w:gridSpan w:val="3"/>
            <w:tcBorders>
              <w:top w:val="single" w:sz="4" w:space="0" w:color="auto"/>
              <w:left w:val="single" w:sz="4" w:space="0" w:color="auto"/>
              <w:bottom w:val="single" w:sz="4" w:space="0" w:color="auto"/>
              <w:right w:val="single" w:sz="4" w:space="0" w:color="auto"/>
            </w:tcBorders>
          </w:tcPr>
          <w:p w14:paraId="6BEC4879" w14:textId="77777777" w:rsidR="00EF451D" w:rsidRDefault="00EF451D" w:rsidP="00C97CFD">
            <w:pPr>
              <w:pStyle w:val="TAH"/>
            </w:pPr>
            <w:r>
              <w:rPr>
                <w:rFonts w:eastAsia="Malgun Gothic"/>
              </w:rPr>
              <w:t>Uplink (UL) band</w:t>
            </w:r>
          </w:p>
        </w:tc>
        <w:tc>
          <w:tcPr>
            <w:tcW w:w="2694" w:type="dxa"/>
            <w:gridSpan w:val="3"/>
            <w:tcBorders>
              <w:top w:val="single" w:sz="4" w:space="0" w:color="auto"/>
              <w:left w:val="single" w:sz="4" w:space="0" w:color="auto"/>
              <w:bottom w:val="single" w:sz="4" w:space="0" w:color="auto"/>
              <w:right w:val="single" w:sz="4" w:space="0" w:color="auto"/>
            </w:tcBorders>
          </w:tcPr>
          <w:p w14:paraId="62A528D1" w14:textId="77777777" w:rsidR="00EF451D" w:rsidRDefault="00EF451D" w:rsidP="00C97CFD">
            <w:pPr>
              <w:pStyle w:val="TAH"/>
            </w:pPr>
            <w:r>
              <w:rPr>
                <w:rFonts w:eastAsia="Malgun Gothic"/>
              </w:rPr>
              <w:t>Downlink (DL) band</w:t>
            </w:r>
          </w:p>
        </w:tc>
        <w:tc>
          <w:tcPr>
            <w:tcW w:w="1752" w:type="dxa"/>
            <w:vMerge w:val="restart"/>
            <w:tcBorders>
              <w:top w:val="single" w:sz="4" w:space="0" w:color="auto"/>
              <w:left w:val="single" w:sz="4" w:space="0" w:color="auto"/>
              <w:bottom w:val="single" w:sz="4" w:space="0" w:color="auto"/>
              <w:right w:val="single" w:sz="4" w:space="0" w:color="auto"/>
            </w:tcBorders>
            <w:vAlign w:val="center"/>
          </w:tcPr>
          <w:p w14:paraId="751BB243" w14:textId="77777777" w:rsidR="00EF451D" w:rsidRDefault="00EF451D" w:rsidP="00C97CFD">
            <w:pPr>
              <w:pStyle w:val="TAH"/>
              <w:rPr>
                <w:rFonts w:eastAsia="Malgun Gothic"/>
              </w:rPr>
            </w:pPr>
            <w:r>
              <w:rPr>
                <w:rFonts w:eastAsia="Malgun Gothic"/>
              </w:rPr>
              <w:t>Duplex</w:t>
            </w:r>
          </w:p>
          <w:p w14:paraId="4292BA76" w14:textId="77777777" w:rsidR="00EF451D" w:rsidRDefault="00EF451D" w:rsidP="00C97CFD">
            <w:pPr>
              <w:pStyle w:val="TAH"/>
            </w:pPr>
            <w:r>
              <w:t>mode</w:t>
            </w:r>
          </w:p>
        </w:tc>
      </w:tr>
      <w:tr w:rsidR="00EF451D" w14:paraId="7B426BE8" w14:textId="77777777" w:rsidTr="00C97CFD">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5CC45A1D" w14:textId="77777777" w:rsidR="00EF451D" w:rsidRDefault="00EF451D" w:rsidP="00C97CFD">
            <w:pPr>
              <w:pStyle w:val="TAH"/>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73C1EE1D" w14:textId="77777777" w:rsidR="00EF451D" w:rsidRDefault="00EF451D" w:rsidP="00C97CFD">
            <w:pPr>
              <w:pStyle w:val="TAH"/>
            </w:pPr>
            <w:r>
              <w:rPr>
                <w:rFonts w:eastAsia="Malgun Gothic"/>
              </w:rPr>
              <w:t>BS receive / UE transmit</w:t>
            </w:r>
          </w:p>
        </w:tc>
        <w:tc>
          <w:tcPr>
            <w:tcW w:w="2694" w:type="dxa"/>
            <w:gridSpan w:val="3"/>
            <w:tcBorders>
              <w:top w:val="single" w:sz="4" w:space="0" w:color="auto"/>
              <w:left w:val="single" w:sz="4" w:space="0" w:color="auto"/>
              <w:bottom w:val="single" w:sz="4" w:space="0" w:color="auto"/>
              <w:right w:val="single" w:sz="4" w:space="0" w:color="auto"/>
            </w:tcBorders>
          </w:tcPr>
          <w:p w14:paraId="71D8B7BB" w14:textId="77777777" w:rsidR="00EF451D" w:rsidRDefault="00EF451D" w:rsidP="00C97CFD">
            <w:pPr>
              <w:pStyle w:val="TAH"/>
            </w:pPr>
            <w:r>
              <w:rPr>
                <w:rFonts w:eastAsia="Malgun Gothic"/>
              </w:rPr>
              <w:t>BS transmit / UE receive</w:t>
            </w:r>
          </w:p>
        </w:tc>
        <w:tc>
          <w:tcPr>
            <w:tcW w:w="1752" w:type="dxa"/>
            <w:vMerge/>
            <w:tcBorders>
              <w:top w:val="single" w:sz="4" w:space="0" w:color="auto"/>
              <w:left w:val="single" w:sz="4" w:space="0" w:color="auto"/>
              <w:bottom w:val="single" w:sz="4" w:space="0" w:color="auto"/>
              <w:right w:val="single" w:sz="4" w:space="0" w:color="auto"/>
            </w:tcBorders>
            <w:vAlign w:val="center"/>
          </w:tcPr>
          <w:p w14:paraId="220D820A" w14:textId="77777777" w:rsidR="00EF451D" w:rsidRDefault="00EF451D" w:rsidP="00C97CFD">
            <w:pPr>
              <w:pStyle w:val="TAH"/>
              <w:rPr>
                <w:rFonts w:eastAsia="Malgun Gothic"/>
              </w:rPr>
            </w:pPr>
          </w:p>
        </w:tc>
      </w:tr>
      <w:tr w:rsidR="00EF451D" w14:paraId="0737F9D5" w14:textId="77777777" w:rsidTr="00C97CFD">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3E329EEA" w14:textId="77777777" w:rsidR="00EF451D" w:rsidRDefault="00EF451D" w:rsidP="00C97CFD">
            <w:pPr>
              <w:pStyle w:val="TAH"/>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370745C2" w14:textId="77777777" w:rsidR="00EF451D" w:rsidRDefault="00EF451D" w:rsidP="00C97CFD">
            <w:pPr>
              <w:pStyle w:val="TAH"/>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2694" w:type="dxa"/>
            <w:gridSpan w:val="3"/>
            <w:tcBorders>
              <w:top w:val="single" w:sz="4" w:space="0" w:color="auto"/>
              <w:left w:val="single" w:sz="4" w:space="0" w:color="auto"/>
              <w:bottom w:val="single" w:sz="4" w:space="0" w:color="auto"/>
              <w:right w:val="single" w:sz="4" w:space="0" w:color="auto"/>
            </w:tcBorders>
            <w:vAlign w:val="center"/>
          </w:tcPr>
          <w:p w14:paraId="2D0BF9A5" w14:textId="77777777" w:rsidR="00EF451D" w:rsidRDefault="00EF451D" w:rsidP="00C97CFD">
            <w:pPr>
              <w:pStyle w:val="TAH"/>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752" w:type="dxa"/>
            <w:vMerge/>
            <w:tcBorders>
              <w:top w:val="single" w:sz="4" w:space="0" w:color="auto"/>
              <w:left w:val="single" w:sz="4" w:space="0" w:color="auto"/>
              <w:bottom w:val="single" w:sz="4" w:space="0" w:color="auto"/>
              <w:right w:val="single" w:sz="4" w:space="0" w:color="auto"/>
            </w:tcBorders>
            <w:vAlign w:val="center"/>
          </w:tcPr>
          <w:p w14:paraId="3F75046F" w14:textId="77777777" w:rsidR="00EF451D" w:rsidRDefault="00EF451D" w:rsidP="00C97CFD">
            <w:pPr>
              <w:pStyle w:val="TAH"/>
              <w:rPr>
                <w:rFonts w:eastAsia="Malgun Gothic"/>
              </w:rPr>
            </w:pPr>
          </w:p>
        </w:tc>
      </w:tr>
      <w:tr w:rsidR="00EF451D" w14:paraId="4B8A0ACF" w14:textId="77777777" w:rsidTr="00C97CFD">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09781C40" w14:textId="77777777" w:rsidR="00EF451D" w:rsidRDefault="00EF451D" w:rsidP="00C97CFD">
            <w:pPr>
              <w:keepNext/>
              <w:keepLines/>
              <w:jc w:val="center"/>
              <w:rPr>
                <w:rFonts w:ascii="Arial" w:hAnsi="Arial" w:cs="Arial"/>
                <w:sz w:val="18"/>
              </w:rPr>
            </w:pPr>
            <w:r>
              <w:rPr>
                <w:rFonts w:ascii="Arial" w:eastAsia="宋体" w:hAnsi="Arial" w:cs="Arial" w:hint="eastAsia"/>
                <w:sz w:val="18"/>
              </w:rPr>
              <w:t>n</w:t>
            </w:r>
            <w:r>
              <w:rPr>
                <w:rFonts w:ascii="Arial" w:hAnsi="Arial" w:cs="Arial"/>
                <w:sz w:val="18"/>
              </w:rPr>
              <w:t>3</w:t>
            </w:r>
          </w:p>
        </w:tc>
        <w:tc>
          <w:tcPr>
            <w:tcW w:w="1088" w:type="dxa"/>
            <w:tcBorders>
              <w:top w:val="single" w:sz="4" w:space="0" w:color="auto"/>
              <w:left w:val="single" w:sz="4" w:space="0" w:color="auto"/>
              <w:bottom w:val="single" w:sz="4" w:space="0" w:color="auto"/>
              <w:right w:val="nil"/>
            </w:tcBorders>
          </w:tcPr>
          <w:p w14:paraId="5FE07BBF" w14:textId="77777777" w:rsidR="00EF451D" w:rsidRDefault="00EF451D" w:rsidP="00C97CFD">
            <w:pPr>
              <w:keepNext/>
              <w:keepLines/>
              <w:jc w:val="right"/>
              <w:rPr>
                <w:rFonts w:ascii="Arial" w:eastAsia="宋体" w:hAnsi="Arial" w:cs="Arial"/>
                <w:color w:val="000000"/>
                <w:sz w:val="18"/>
              </w:rPr>
            </w:pPr>
            <w:r>
              <w:rPr>
                <w:rFonts w:ascii="Arial" w:eastAsia="宋体" w:hAnsi="Arial" w:cs="Arial"/>
                <w:color w:val="000000"/>
                <w:sz w:val="18"/>
              </w:rPr>
              <w:t>1710 MHz</w:t>
            </w:r>
          </w:p>
        </w:tc>
        <w:tc>
          <w:tcPr>
            <w:tcW w:w="295" w:type="dxa"/>
            <w:tcBorders>
              <w:top w:val="single" w:sz="4" w:space="0" w:color="auto"/>
              <w:left w:val="nil"/>
              <w:bottom w:val="single" w:sz="4" w:space="0" w:color="auto"/>
              <w:right w:val="nil"/>
            </w:tcBorders>
          </w:tcPr>
          <w:p w14:paraId="41F82694" w14:textId="77777777" w:rsidR="00EF451D" w:rsidRDefault="00EF451D" w:rsidP="00C97CFD">
            <w:pPr>
              <w:keepNext/>
              <w:keepLines/>
              <w:jc w:val="center"/>
              <w:rPr>
                <w:rFonts w:ascii="Arial" w:hAnsi="Arial" w:cs="Arial"/>
                <w:color w:val="000000"/>
                <w:sz w:val="18"/>
              </w:rPr>
            </w:pPr>
            <w:r>
              <w:rPr>
                <w:rFonts w:ascii="Arial" w:hAnsi="Arial" w:cs="Arial"/>
                <w:color w:val="000000"/>
                <w:sz w:val="18"/>
              </w:rPr>
              <w:t>–</w:t>
            </w:r>
          </w:p>
        </w:tc>
        <w:tc>
          <w:tcPr>
            <w:tcW w:w="1306" w:type="dxa"/>
            <w:tcBorders>
              <w:top w:val="single" w:sz="4" w:space="0" w:color="auto"/>
              <w:left w:val="nil"/>
              <w:bottom w:val="single" w:sz="4" w:space="0" w:color="auto"/>
              <w:right w:val="single" w:sz="4" w:space="0" w:color="auto"/>
            </w:tcBorders>
          </w:tcPr>
          <w:p w14:paraId="67ECCD96" w14:textId="77777777" w:rsidR="00EF451D" w:rsidRDefault="00EF451D" w:rsidP="00C97CFD">
            <w:pPr>
              <w:keepNext/>
              <w:keepLines/>
              <w:rPr>
                <w:rFonts w:ascii="Arial" w:eastAsia="宋体" w:hAnsi="Arial" w:cs="Arial"/>
                <w:color w:val="000000"/>
                <w:sz w:val="18"/>
              </w:rPr>
            </w:pPr>
            <w:r>
              <w:rPr>
                <w:rFonts w:ascii="Arial" w:eastAsia="宋体" w:hAnsi="Arial" w:cs="Arial"/>
                <w:color w:val="000000"/>
                <w:sz w:val="18"/>
              </w:rPr>
              <w:t>1785 MHz</w:t>
            </w:r>
          </w:p>
        </w:tc>
        <w:tc>
          <w:tcPr>
            <w:tcW w:w="1134" w:type="dxa"/>
            <w:tcBorders>
              <w:top w:val="single" w:sz="4" w:space="0" w:color="auto"/>
              <w:left w:val="single" w:sz="4" w:space="0" w:color="auto"/>
              <w:bottom w:val="single" w:sz="4" w:space="0" w:color="auto"/>
              <w:right w:val="nil"/>
            </w:tcBorders>
          </w:tcPr>
          <w:p w14:paraId="0297DAD3" w14:textId="77777777" w:rsidR="00EF451D" w:rsidRDefault="00EF451D" w:rsidP="00C97CFD">
            <w:pPr>
              <w:keepNext/>
              <w:keepLines/>
              <w:jc w:val="right"/>
              <w:rPr>
                <w:rFonts w:ascii="Arial" w:eastAsia="宋体" w:hAnsi="Arial" w:cs="Arial"/>
                <w:color w:val="000000"/>
                <w:sz w:val="18"/>
              </w:rPr>
            </w:pPr>
            <w:r>
              <w:rPr>
                <w:rFonts w:ascii="Arial" w:eastAsia="宋体" w:hAnsi="Arial" w:cs="Arial"/>
                <w:color w:val="000000"/>
                <w:sz w:val="18"/>
              </w:rPr>
              <w:t>1805 MHz</w:t>
            </w:r>
          </w:p>
        </w:tc>
        <w:tc>
          <w:tcPr>
            <w:tcW w:w="426" w:type="dxa"/>
            <w:tcBorders>
              <w:top w:val="single" w:sz="4" w:space="0" w:color="auto"/>
              <w:left w:val="nil"/>
              <w:bottom w:val="single" w:sz="4" w:space="0" w:color="auto"/>
              <w:right w:val="nil"/>
            </w:tcBorders>
          </w:tcPr>
          <w:p w14:paraId="16B27046" w14:textId="77777777" w:rsidR="00EF451D" w:rsidRDefault="00EF451D" w:rsidP="00C97CFD">
            <w:pPr>
              <w:keepNext/>
              <w:keepLines/>
              <w:jc w:val="center"/>
              <w:rPr>
                <w:rFonts w:ascii="Arial" w:hAnsi="Arial" w:cs="Arial"/>
                <w:color w:val="000000"/>
                <w:sz w:val="18"/>
              </w:rPr>
            </w:pPr>
            <w:r>
              <w:rPr>
                <w:rFonts w:ascii="Arial" w:hAnsi="Arial" w:cs="Arial"/>
                <w:color w:val="000000"/>
                <w:sz w:val="18"/>
              </w:rPr>
              <w:t>–</w:t>
            </w:r>
          </w:p>
        </w:tc>
        <w:tc>
          <w:tcPr>
            <w:tcW w:w="1134" w:type="dxa"/>
            <w:tcBorders>
              <w:top w:val="single" w:sz="4" w:space="0" w:color="auto"/>
              <w:left w:val="nil"/>
              <w:bottom w:val="single" w:sz="4" w:space="0" w:color="auto"/>
              <w:right w:val="single" w:sz="4" w:space="0" w:color="auto"/>
            </w:tcBorders>
          </w:tcPr>
          <w:p w14:paraId="5689F9EF" w14:textId="77777777" w:rsidR="00EF451D" w:rsidRDefault="00EF451D" w:rsidP="00C97CFD">
            <w:pPr>
              <w:keepNext/>
              <w:keepLines/>
              <w:rPr>
                <w:rFonts w:ascii="Arial" w:eastAsia="宋体" w:hAnsi="Arial" w:cs="Arial"/>
                <w:color w:val="000000"/>
                <w:sz w:val="18"/>
              </w:rPr>
            </w:pPr>
            <w:r>
              <w:rPr>
                <w:rFonts w:ascii="Arial" w:eastAsia="宋体" w:hAnsi="Arial" w:cs="Arial"/>
                <w:color w:val="000000"/>
                <w:sz w:val="18"/>
              </w:rPr>
              <w:t>1880 MHz</w:t>
            </w:r>
          </w:p>
        </w:tc>
        <w:tc>
          <w:tcPr>
            <w:tcW w:w="1752" w:type="dxa"/>
            <w:tcBorders>
              <w:top w:val="single" w:sz="4" w:space="0" w:color="auto"/>
              <w:left w:val="single" w:sz="4" w:space="0" w:color="auto"/>
              <w:bottom w:val="single" w:sz="4" w:space="0" w:color="auto"/>
              <w:right w:val="single" w:sz="4" w:space="0" w:color="auto"/>
            </w:tcBorders>
            <w:vAlign w:val="center"/>
          </w:tcPr>
          <w:p w14:paraId="064621C4" w14:textId="77777777" w:rsidR="00EF451D" w:rsidRDefault="00EF451D" w:rsidP="00C97CFD">
            <w:pPr>
              <w:keepNext/>
              <w:keepLines/>
              <w:jc w:val="center"/>
              <w:rPr>
                <w:rFonts w:ascii="Arial" w:hAnsi="Arial" w:cs="Arial"/>
                <w:sz w:val="18"/>
              </w:rPr>
            </w:pPr>
            <w:r>
              <w:rPr>
                <w:rFonts w:ascii="Arial" w:hAnsi="Arial" w:cs="Arial"/>
                <w:sz w:val="18"/>
              </w:rPr>
              <w:t>FDD</w:t>
            </w:r>
          </w:p>
        </w:tc>
      </w:tr>
      <w:tr w:rsidR="00EF451D" w14:paraId="1C0261BD" w14:textId="77777777" w:rsidTr="00C97CFD">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09CD804B" w14:textId="77777777" w:rsidR="00EF451D" w:rsidRDefault="00EF451D" w:rsidP="00C97CFD">
            <w:pPr>
              <w:keepNext/>
              <w:keepLines/>
              <w:jc w:val="center"/>
              <w:rPr>
                <w:rFonts w:ascii="Arial" w:hAnsi="Arial" w:cs="Arial"/>
                <w:sz w:val="18"/>
              </w:rPr>
            </w:pPr>
            <w:r>
              <w:rPr>
                <w:rFonts w:ascii="Arial" w:eastAsia="宋体" w:hAnsi="Arial" w:cs="Arial" w:hint="eastAsia"/>
                <w:sz w:val="18"/>
              </w:rPr>
              <w:t>n</w:t>
            </w:r>
            <w:r>
              <w:rPr>
                <w:rFonts w:ascii="Arial" w:hAnsi="Arial" w:cs="Arial"/>
                <w:sz w:val="18"/>
              </w:rPr>
              <w:t>41</w:t>
            </w:r>
          </w:p>
        </w:tc>
        <w:tc>
          <w:tcPr>
            <w:tcW w:w="1088" w:type="dxa"/>
            <w:tcBorders>
              <w:top w:val="single" w:sz="4" w:space="0" w:color="auto"/>
              <w:left w:val="single" w:sz="4" w:space="0" w:color="auto"/>
              <w:bottom w:val="single" w:sz="4" w:space="0" w:color="auto"/>
              <w:right w:val="nil"/>
            </w:tcBorders>
            <w:vAlign w:val="center"/>
          </w:tcPr>
          <w:p w14:paraId="2BBF6F99" w14:textId="77777777" w:rsidR="00EF451D" w:rsidRDefault="00EF451D" w:rsidP="00C97CFD">
            <w:pPr>
              <w:keepNext/>
              <w:keepLines/>
              <w:jc w:val="right"/>
              <w:rPr>
                <w:rFonts w:ascii="Arial" w:hAnsi="Arial" w:cs="Arial"/>
                <w:sz w:val="18"/>
              </w:rPr>
            </w:pPr>
            <w:r>
              <w:rPr>
                <w:rFonts w:ascii="Arial" w:hAnsi="Arial" w:cs="Arial"/>
                <w:sz w:val="18"/>
              </w:rPr>
              <w:t>2496 MHz</w:t>
            </w:r>
          </w:p>
        </w:tc>
        <w:tc>
          <w:tcPr>
            <w:tcW w:w="295" w:type="dxa"/>
            <w:tcBorders>
              <w:top w:val="single" w:sz="4" w:space="0" w:color="auto"/>
              <w:left w:val="nil"/>
              <w:bottom w:val="single" w:sz="4" w:space="0" w:color="auto"/>
              <w:right w:val="nil"/>
            </w:tcBorders>
            <w:vAlign w:val="center"/>
          </w:tcPr>
          <w:p w14:paraId="6A291CD1" w14:textId="77777777" w:rsidR="00EF451D" w:rsidRDefault="00EF451D" w:rsidP="00C97CFD">
            <w:pPr>
              <w:keepNext/>
              <w:keepLines/>
              <w:jc w:val="center"/>
              <w:rPr>
                <w:rFonts w:ascii="Arial" w:hAnsi="Arial" w:cs="Arial"/>
                <w:sz w:val="18"/>
              </w:rPr>
            </w:pPr>
            <w:r>
              <w:rPr>
                <w:rFonts w:ascii="Arial" w:hAnsi="Arial"/>
                <w:sz w:val="18"/>
              </w:rPr>
              <w:t>–</w:t>
            </w:r>
          </w:p>
        </w:tc>
        <w:tc>
          <w:tcPr>
            <w:tcW w:w="1306" w:type="dxa"/>
            <w:tcBorders>
              <w:top w:val="single" w:sz="4" w:space="0" w:color="auto"/>
              <w:left w:val="nil"/>
              <w:bottom w:val="single" w:sz="4" w:space="0" w:color="auto"/>
              <w:right w:val="single" w:sz="4" w:space="0" w:color="auto"/>
            </w:tcBorders>
            <w:vAlign w:val="center"/>
          </w:tcPr>
          <w:p w14:paraId="46436EC5" w14:textId="77777777" w:rsidR="00EF451D" w:rsidRDefault="00EF451D" w:rsidP="00C97CFD">
            <w:pPr>
              <w:keepNext/>
              <w:keepLines/>
              <w:rPr>
                <w:rFonts w:ascii="Arial" w:hAnsi="Arial" w:cs="Arial"/>
                <w:sz w:val="18"/>
              </w:rPr>
            </w:pPr>
            <w:r>
              <w:rPr>
                <w:rFonts w:ascii="Arial" w:hAnsi="Arial" w:cs="Arial"/>
                <w:sz w:val="18"/>
              </w:rPr>
              <w:t xml:space="preserve">2690 </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vAlign w:val="center"/>
          </w:tcPr>
          <w:p w14:paraId="23FD442D" w14:textId="77777777" w:rsidR="00EF451D" w:rsidRDefault="00EF451D" w:rsidP="00C97CFD">
            <w:pPr>
              <w:keepNext/>
              <w:keepLines/>
              <w:jc w:val="right"/>
              <w:rPr>
                <w:rFonts w:ascii="Arial" w:hAnsi="Arial" w:cs="Arial"/>
                <w:sz w:val="18"/>
              </w:rPr>
            </w:pPr>
            <w:r>
              <w:rPr>
                <w:rFonts w:ascii="Arial" w:hAnsi="Arial" w:cs="Arial"/>
                <w:sz w:val="18"/>
              </w:rPr>
              <w:t xml:space="preserve">2496 </w:t>
            </w:r>
            <w:r>
              <w:rPr>
                <w:rFonts w:ascii="Arial" w:hAnsi="Arial" w:cs="Arial" w:hint="eastAsia"/>
                <w:sz w:val="18"/>
              </w:rPr>
              <w:t>MHz</w:t>
            </w:r>
          </w:p>
        </w:tc>
        <w:tc>
          <w:tcPr>
            <w:tcW w:w="426" w:type="dxa"/>
            <w:tcBorders>
              <w:top w:val="single" w:sz="4" w:space="0" w:color="auto"/>
              <w:left w:val="nil"/>
              <w:bottom w:val="single" w:sz="4" w:space="0" w:color="auto"/>
              <w:right w:val="nil"/>
            </w:tcBorders>
            <w:vAlign w:val="center"/>
          </w:tcPr>
          <w:p w14:paraId="462D2633" w14:textId="77777777" w:rsidR="00EF451D" w:rsidRDefault="00EF451D" w:rsidP="00C97CFD">
            <w:pPr>
              <w:keepNext/>
              <w:keepLines/>
              <w:jc w:val="center"/>
              <w:rPr>
                <w:rFonts w:ascii="Arial" w:hAnsi="Arial" w:cs="Arial"/>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vAlign w:val="center"/>
          </w:tcPr>
          <w:p w14:paraId="4D1F40AD" w14:textId="77777777" w:rsidR="00EF451D" w:rsidRDefault="00EF451D" w:rsidP="00C97CFD">
            <w:pPr>
              <w:keepNext/>
              <w:keepLines/>
              <w:rPr>
                <w:rFonts w:ascii="Arial" w:hAnsi="Arial" w:cs="Arial"/>
                <w:sz w:val="18"/>
              </w:rPr>
            </w:pPr>
            <w:r>
              <w:rPr>
                <w:rFonts w:ascii="Arial" w:hAnsi="Arial" w:cs="Arial"/>
                <w:sz w:val="18"/>
              </w:rPr>
              <w:t xml:space="preserve">2690 </w:t>
            </w:r>
            <w:r>
              <w:rPr>
                <w:rFonts w:ascii="Arial" w:hAnsi="Arial" w:cs="Arial" w:hint="eastAsia"/>
                <w:sz w:val="18"/>
              </w:rPr>
              <w:t>MHz</w:t>
            </w:r>
          </w:p>
        </w:tc>
        <w:tc>
          <w:tcPr>
            <w:tcW w:w="1752" w:type="dxa"/>
            <w:tcBorders>
              <w:top w:val="single" w:sz="4" w:space="0" w:color="auto"/>
              <w:left w:val="single" w:sz="4" w:space="0" w:color="auto"/>
              <w:bottom w:val="single" w:sz="4" w:space="0" w:color="auto"/>
              <w:right w:val="single" w:sz="4" w:space="0" w:color="auto"/>
            </w:tcBorders>
            <w:vAlign w:val="center"/>
          </w:tcPr>
          <w:p w14:paraId="430117FF" w14:textId="77777777" w:rsidR="00EF451D" w:rsidRDefault="00EF451D" w:rsidP="00C97CFD">
            <w:pPr>
              <w:keepNext/>
              <w:keepLines/>
              <w:jc w:val="center"/>
              <w:rPr>
                <w:rFonts w:ascii="Arial" w:hAnsi="Arial" w:cs="Arial"/>
                <w:sz w:val="18"/>
              </w:rPr>
            </w:pPr>
            <w:r>
              <w:rPr>
                <w:rFonts w:ascii="Arial" w:hAnsi="Arial" w:cs="Arial"/>
                <w:sz w:val="18"/>
              </w:rPr>
              <w:t>T</w:t>
            </w:r>
            <w:r>
              <w:rPr>
                <w:rFonts w:ascii="Arial" w:hAnsi="Arial" w:cs="Arial" w:hint="eastAsia"/>
                <w:sz w:val="18"/>
              </w:rPr>
              <w:t>DD</w:t>
            </w:r>
          </w:p>
        </w:tc>
      </w:tr>
      <w:tr w:rsidR="00EF451D" w14:paraId="7943292E" w14:textId="77777777" w:rsidTr="00C97CFD">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226C49CF" w14:textId="77777777" w:rsidR="00EF451D" w:rsidRDefault="00EF451D" w:rsidP="00C97CFD">
            <w:pPr>
              <w:keepNext/>
              <w:keepLines/>
              <w:jc w:val="center"/>
              <w:rPr>
                <w:rFonts w:ascii="Arial" w:eastAsia="宋体" w:hAnsi="Arial" w:cs="Arial"/>
                <w:sz w:val="18"/>
              </w:rPr>
            </w:pPr>
            <w:r>
              <w:rPr>
                <w:rFonts w:ascii="Arial" w:eastAsia="宋体" w:hAnsi="Arial" w:cs="Arial" w:hint="eastAsia"/>
                <w:sz w:val="18"/>
              </w:rPr>
              <w:t>n</w:t>
            </w:r>
            <w:r>
              <w:rPr>
                <w:rFonts w:ascii="Arial" w:eastAsia="宋体" w:hAnsi="Arial" w:cs="Arial"/>
                <w:sz w:val="18"/>
              </w:rPr>
              <w:t>79</w:t>
            </w:r>
          </w:p>
        </w:tc>
        <w:tc>
          <w:tcPr>
            <w:tcW w:w="1088" w:type="dxa"/>
            <w:tcBorders>
              <w:top w:val="single" w:sz="4" w:space="0" w:color="auto"/>
              <w:left w:val="single" w:sz="4" w:space="0" w:color="auto"/>
              <w:bottom w:val="single" w:sz="4" w:space="0" w:color="auto"/>
              <w:right w:val="nil"/>
            </w:tcBorders>
            <w:vAlign w:val="center"/>
          </w:tcPr>
          <w:p w14:paraId="2F583BE1" w14:textId="77777777" w:rsidR="00EF451D" w:rsidRDefault="00EF451D" w:rsidP="00C97CFD">
            <w:pPr>
              <w:keepNext/>
              <w:keepLines/>
              <w:jc w:val="right"/>
              <w:rPr>
                <w:rFonts w:ascii="Arial" w:hAnsi="Arial" w:cs="Arial"/>
                <w:sz w:val="18"/>
              </w:rPr>
            </w:pPr>
            <w:r>
              <w:rPr>
                <w:rFonts w:ascii="Arial" w:hAnsi="Arial" w:cs="Arial"/>
                <w:sz w:val="18"/>
              </w:rPr>
              <w:t>4400 MHz</w:t>
            </w:r>
          </w:p>
        </w:tc>
        <w:tc>
          <w:tcPr>
            <w:tcW w:w="295" w:type="dxa"/>
            <w:tcBorders>
              <w:top w:val="single" w:sz="4" w:space="0" w:color="auto"/>
              <w:left w:val="nil"/>
              <w:bottom w:val="single" w:sz="4" w:space="0" w:color="auto"/>
              <w:right w:val="nil"/>
            </w:tcBorders>
            <w:vAlign w:val="center"/>
          </w:tcPr>
          <w:p w14:paraId="66FDEA9F" w14:textId="77777777" w:rsidR="00EF451D" w:rsidRDefault="00EF451D" w:rsidP="00C97CFD">
            <w:pPr>
              <w:keepNext/>
              <w:keepLines/>
              <w:jc w:val="center"/>
              <w:rPr>
                <w:rFonts w:ascii="Arial" w:eastAsia="宋体" w:hAnsi="Arial"/>
                <w:sz w:val="18"/>
              </w:rPr>
            </w:pPr>
            <w:r>
              <w:rPr>
                <w:rFonts w:ascii="Arial" w:hAnsi="Arial"/>
                <w:sz w:val="18"/>
              </w:rPr>
              <w:t>–</w:t>
            </w:r>
          </w:p>
        </w:tc>
        <w:tc>
          <w:tcPr>
            <w:tcW w:w="1306" w:type="dxa"/>
            <w:tcBorders>
              <w:top w:val="single" w:sz="4" w:space="0" w:color="auto"/>
              <w:left w:val="nil"/>
              <w:bottom w:val="single" w:sz="4" w:space="0" w:color="auto"/>
              <w:right w:val="single" w:sz="4" w:space="0" w:color="auto"/>
            </w:tcBorders>
            <w:vAlign w:val="center"/>
          </w:tcPr>
          <w:p w14:paraId="361EC555" w14:textId="77777777" w:rsidR="00EF451D" w:rsidRDefault="00EF451D" w:rsidP="00C97CFD">
            <w:pPr>
              <w:keepNext/>
              <w:keepLines/>
              <w:rPr>
                <w:rFonts w:ascii="Arial" w:hAnsi="Arial" w:cs="Arial"/>
                <w:sz w:val="18"/>
              </w:rPr>
            </w:pPr>
            <w:r>
              <w:rPr>
                <w:rFonts w:ascii="Arial" w:hAnsi="Arial" w:cs="Arial"/>
                <w:sz w:val="18"/>
              </w:rPr>
              <w:t xml:space="preserve">5000 </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vAlign w:val="center"/>
          </w:tcPr>
          <w:p w14:paraId="5585131D" w14:textId="77777777" w:rsidR="00EF451D" w:rsidRDefault="00EF451D" w:rsidP="00C97CFD">
            <w:pPr>
              <w:keepNext/>
              <w:keepLines/>
              <w:jc w:val="right"/>
              <w:rPr>
                <w:rFonts w:ascii="Arial" w:hAnsi="Arial" w:cs="Arial"/>
                <w:sz w:val="18"/>
              </w:rPr>
            </w:pPr>
            <w:r>
              <w:rPr>
                <w:rFonts w:ascii="Arial" w:hAnsi="Arial" w:cs="Arial"/>
                <w:sz w:val="18"/>
              </w:rPr>
              <w:t xml:space="preserve">4400 </w:t>
            </w:r>
            <w:r>
              <w:rPr>
                <w:rFonts w:ascii="Arial" w:hAnsi="Arial" w:cs="Arial" w:hint="eastAsia"/>
                <w:sz w:val="18"/>
              </w:rPr>
              <w:t>MHz</w:t>
            </w:r>
          </w:p>
        </w:tc>
        <w:tc>
          <w:tcPr>
            <w:tcW w:w="426" w:type="dxa"/>
            <w:tcBorders>
              <w:top w:val="single" w:sz="4" w:space="0" w:color="auto"/>
              <w:left w:val="nil"/>
              <w:bottom w:val="single" w:sz="4" w:space="0" w:color="auto"/>
              <w:right w:val="nil"/>
            </w:tcBorders>
            <w:vAlign w:val="center"/>
          </w:tcPr>
          <w:p w14:paraId="6D3B1314" w14:textId="77777777" w:rsidR="00EF451D" w:rsidRDefault="00EF451D" w:rsidP="00C97CFD">
            <w:pPr>
              <w:keepNext/>
              <w:keepLines/>
              <w:jc w:val="center"/>
              <w:rPr>
                <w:rFonts w:ascii="Arial" w:hAnsi="Arial"/>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vAlign w:val="center"/>
          </w:tcPr>
          <w:p w14:paraId="0E57D46A" w14:textId="77777777" w:rsidR="00EF451D" w:rsidRDefault="00EF451D" w:rsidP="00C97CFD">
            <w:pPr>
              <w:keepNext/>
              <w:keepLines/>
              <w:rPr>
                <w:rFonts w:ascii="Arial" w:hAnsi="Arial" w:cs="Arial"/>
                <w:sz w:val="18"/>
              </w:rPr>
            </w:pPr>
            <w:r>
              <w:rPr>
                <w:rFonts w:ascii="Arial" w:hAnsi="Arial" w:cs="Arial"/>
                <w:sz w:val="18"/>
              </w:rPr>
              <w:t xml:space="preserve">5000 </w:t>
            </w:r>
            <w:r>
              <w:rPr>
                <w:rFonts w:ascii="Arial" w:hAnsi="Arial" w:cs="Arial" w:hint="eastAsia"/>
                <w:sz w:val="18"/>
              </w:rPr>
              <w:t>MH</w:t>
            </w:r>
            <w:r>
              <w:rPr>
                <w:rFonts w:ascii="Arial" w:hAnsi="Arial" w:cs="Arial"/>
                <w:sz w:val="18"/>
              </w:rPr>
              <w:t>z</w:t>
            </w:r>
          </w:p>
        </w:tc>
        <w:tc>
          <w:tcPr>
            <w:tcW w:w="1752" w:type="dxa"/>
            <w:tcBorders>
              <w:top w:val="single" w:sz="4" w:space="0" w:color="auto"/>
              <w:left w:val="single" w:sz="4" w:space="0" w:color="auto"/>
              <w:bottom w:val="single" w:sz="4" w:space="0" w:color="auto"/>
              <w:right w:val="single" w:sz="4" w:space="0" w:color="auto"/>
            </w:tcBorders>
            <w:vAlign w:val="center"/>
          </w:tcPr>
          <w:p w14:paraId="5A7C9A95" w14:textId="77777777" w:rsidR="00EF451D" w:rsidRDefault="00EF451D" w:rsidP="00C97CFD">
            <w:pPr>
              <w:keepNext/>
              <w:keepLines/>
              <w:jc w:val="center"/>
              <w:rPr>
                <w:rFonts w:ascii="Arial" w:hAnsi="Arial" w:cs="Arial"/>
                <w:sz w:val="18"/>
              </w:rPr>
            </w:pPr>
            <w:r>
              <w:rPr>
                <w:rFonts w:ascii="Arial" w:hAnsi="Arial" w:cs="Arial"/>
                <w:sz w:val="18"/>
              </w:rPr>
              <w:t>T</w:t>
            </w:r>
            <w:r>
              <w:rPr>
                <w:rFonts w:ascii="Arial" w:hAnsi="Arial" w:cs="Arial" w:hint="eastAsia"/>
                <w:sz w:val="18"/>
              </w:rPr>
              <w:t>DD</w:t>
            </w:r>
          </w:p>
        </w:tc>
      </w:tr>
    </w:tbl>
    <w:p w14:paraId="208FCEDC" w14:textId="77777777" w:rsidR="00EF451D" w:rsidRDefault="00EF451D" w:rsidP="00EF451D"/>
    <w:p w14:paraId="47FF9F38" w14:textId="3DEB01D3" w:rsidR="00EF451D" w:rsidRDefault="00EF451D" w:rsidP="00EF451D">
      <w:pPr>
        <w:pStyle w:val="41"/>
      </w:pPr>
      <w:bookmarkStart w:id="190" w:name="_Toc136288188"/>
      <w:r>
        <w:rPr>
          <w:rFonts w:hint="eastAsia"/>
        </w:rPr>
        <w:t>5.</w:t>
      </w:r>
      <w:r>
        <w:t>11</w:t>
      </w:r>
      <w:r>
        <w:rPr>
          <w:rFonts w:hint="eastAsia"/>
        </w:rPr>
        <w:t>.</w:t>
      </w:r>
      <w:r>
        <w:t>1.2</w:t>
      </w:r>
      <w:r>
        <w:tab/>
        <w:t xml:space="preserve">Channel bandwidths per operating band for </w:t>
      </w:r>
      <w:r>
        <w:rPr>
          <w:rFonts w:hint="eastAsia"/>
        </w:rPr>
        <w:t>CA</w:t>
      </w:r>
      <w:bookmarkEnd w:id="190"/>
    </w:p>
    <w:p w14:paraId="348C0441" w14:textId="0DF9997D" w:rsidR="00EF451D" w:rsidRDefault="00EF451D" w:rsidP="00EF451D">
      <w:pPr>
        <w:pStyle w:val="TH"/>
        <w:rPr>
          <w:rFonts w:cs="Arial"/>
        </w:rPr>
      </w:pPr>
      <w:r>
        <w:rPr>
          <w:rFonts w:cs="Arial"/>
        </w:rPr>
        <w:t>Table 5.11.1.2-1: Supported bandwidths per CA band combination of band n3+n41+n79</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EF451D" w14:paraId="4B150656" w14:textId="77777777" w:rsidTr="00C97CFD">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7A8C1471" w14:textId="77777777" w:rsidR="00EF451D" w:rsidRDefault="00EF451D" w:rsidP="00C97CFD">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6AF9234B" w14:textId="77777777" w:rsidR="00EF451D" w:rsidRDefault="00EF451D" w:rsidP="00C97CFD">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72CBD1FB" w14:textId="77777777" w:rsidR="00EF451D" w:rsidRDefault="00EF451D" w:rsidP="00C97CFD">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0436D04" w14:textId="77777777" w:rsidR="00EF451D" w:rsidRDefault="00EF451D" w:rsidP="00C97CFD">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05B9FC69" w14:textId="77777777" w:rsidR="00EF451D" w:rsidRDefault="00EF451D" w:rsidP="00C97CFD">
            <w:pPr>
              <w:pStyle w:val="TAH"/>
              <w:overflowPunct w:val="0"/>
              <w:autoSpaceDE w:val="0"/>
              <w:autoSpaceDN w:val="0"/>
              <w:adjustRightInd w:val="0"/>
              <w:rPr>
                <w:lang w:eastAsia="zh-CN"/>
              </w:rPr>
            </w:pPr>
            <w:r>
              <w:t>Bandwidth combination set</w:t>
            </w:r>
          </w:p>
        </w:tc>
      </w:tr>
      <w:tr w:rsidR="00EF451D" w14:paraId="23986A22" w14:textId="77777777" w:rsidTr="00C97CFD">
        <w:trPr>
          <w:trHeight w:val="187"/>
        </w:trPr>
        <w:tc>
          <w:tcPr>
            <w:tcW w:w="1983" w:type="dxa"/>
            <w:tcBorders>
              <w:top w:val="single" w:sz="4" w:space="0" w:color="auto"/>
              <w:left w:val="single" w:sz="4" w:space="0" w:color="auto"/>
              <w:bottom w:val="single" w:sz="4" w:space="0" w:color="auto"/>
              <w:right w:val="single" w:sz="4" w:space="0" w:color="auto"/>
            </w:tcBorders>
            <w:shd w:val="clear" w:color="auto" w:fill="auto"/>
            <w:vAlign w:val="center"/>
          </w:tcPr>
          <w:p w14:paraId="00A0E1F2" w14:textId="77777777" w:rsidR="00EF451D" w:rsidRDefault="00EF451D" w:rsidP="00C97CFD">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n3</w:t>
            </w:r>
            <w:r>
              <w:rPr>
                <w:lang w:val="sv-SE"/>
              </w:rPr>
              <w:t>A-</w:t>
            </w:r>
            <w:r>
              <w:rPr>
                <w:rFonts w:hint="eastAsia"/>
                <w:lang w:eastAsia="zh-CN"/>
              </w:rPr>
              <w:t>n</w:t>
            </w:r>
            <w:r>
              <w:rPr>
                <w:lang w:eastAsia="zh-CN"/>
              </w:rPr>
              <w:t>41</w:t>
            </w:r>
            <w:r>
              <w:rPr>
                <w:lang w:val="sv-SE"/>
              </w:rPr>
              <w:t>A</w:t>
            </w:r>
            <w:r>
              <w:rPr>
                <w:rFonts w:eastAsia="宋体" w:hint="eastAsia"/>
                <w:lang w:eastAsia="zh-CN"/>
              </w:rPr>
              <w:t>-n</w:t>
            </w:r>
            <w:r>
              <w:rPr>
                <w:rFonts w:eastAsia="宋体"/>
                <w:lang w:eastAsia="zh-CN"/>
              </w:rPr>
              <w:t>79</w:t>
            </w:r>
            <w:r>
              <w:rPr>
                <w:rFonts w:eastAsia="宋体" w:hint="eastAsia"/>
                <w:lang w:eastAsia="zh-CN"/>
              </w:rPr>
              <w:t>A</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3708A614" w14:textId="77777777" w:rsidR="00EF451D" w:rsidRDefault="00EF451D" w:rsidP="00C97CFD">
            <w:pPr>
              <w:pStyle w:val="TAC"/>
              <w:overflowPunct w:val="0"/>
              <w:autoSpaceDE w:val="0"/>
              <w:autoSpaceDN w:val="0"/>
              <w:adjustRightInd w:val="0"/>
              <w:rPr>
                <w:lang w:val="sv-SE"/>
              </w:rPr>
            </w:pPr>
            <w:r>
              <w:rPr>
                <w:rFonts w:hint="eastAsia"/>
                <w:lang w:eastAsia="zh-CN"/>
              </w:rPr>
              <w:t>CA</w:t>
            </w:r>
            <w:r>
              <w:t>_</w:t>
            </w:r>
            <w:r>
              <w:rPr>
                <w:rFonts w:hint="eastAsia"/>
                <w:lang w:eastAsia="zh-CN"/>
              </w:rPr>
              <w:t>n3</w:t>
            </w:r>
            <w:r>
              <w:rPr>
                <w:lang w:val="sv-SE"/>
              </w:rPr>
              <w:t>A-</w:t>
            </w:r>
            <w:r>
              <w:rPr>
                <w:rFonts w:hint="eastAsia"/>
                <w:lang w:eastAsia="zh-CN"/>
              </w:rPr>
              <w:t>n</w:t>
            </w:r>
            <w:r>
              <w:rPr>
                <w:lang w:eastAsia="zh-CN"/>
              </w:rPr>
              <w:t>41</w:t>
            </w:r>
            <w:r>
              <w:rPr>
                <w:lang w:val="sv-SE"/>
              </w:rPr>
              <w:t>A</w:t>
            </w:r>
          </w:p>
          <w:p w14:paraId="61D82AB3" w14:textId="77777777" w:rsidR="00EF451D" w:rsidRDefault="00EF451D" w:rsidP="00C97CFD">
            <w:pPr>
              <w:pStyle w:val="TAC"/>
              <w:overflowPunct w:val="0"/>
              <w:autoSpaceDE w:val="0"/>
              <w:autoSpaceDN w:val="0"/>
              <w:adjustRightInd w:val="0"/>
              <w:rPr>
                <w:lang w:val="sv-SE"/>
              </w:rPr>
            </w:pPr>
            <w:r>
              <w:rPr>
                <w:rFonts w:hint="eastAsia"/>
                <w:lang w:eastAsia="zh-CN"/>
              </w:rPr>
              <w:t>CA</w:t>
            </w:r>
            <w:r>
              <w:t>_</w:t>
            </w:r>
            <w:r>
              <w:rPr>
                <w:rFonts w:hint="eastAsia"/>
                <w:lang w:eastAsia="zh-CN"/>
              </w:rPr>
              <w:t>n3</w:t>
            </w:r>
            <w:r>
              <w:rPr>
                <w:lang w:val="sv-SE"/>
              </w:rPr>
              <w:t>A-</w:t>
            </w:r>
            <w:r>
              <w:rPr>
                <w:rFonts w:hint="eastAsia"/>
                <w:lang w:eastAsia="zh-CN"/>
              </w:rPr>
              <w:t>n</w:t>
            </w:r>
            <w:r>
              <w:rPr>
                <w:lang w:eastAsia="zh-CN"/>
              </w:rPr>
              <w:t>79</w:t>
            </w:r>
            <w:r>
              <w:rPr>
                <w:lang w:val="sv-SE"/>
              </w:rPr>
              <w:t>A</w:t>
            </w:r>
          </w:p>
          <w:p w14:paraId="3CEB0DBD" w14:textId="77777777" w:rsidR="00EF451D" w:rsidRDefault="00EF451D" w:rsidP="00C97CFD">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n41</w:t>
            </w:r>
            <w:r>
              <w:rPr>
                <w:lang w:val="sv-SE"/>
              </w:rPr>
              <w:t>A-</w:t>
            </w:r>
            <w:r>
              <w:rPr>
                <w:rFonts w:hint="eastAsia"/>
                <w:lang w:eastAsia="zh-CN"/>
              </w:rPr>
              <w:t>n</w:t>
            </w:r>
            <w:r>
              <w:rPr>
                <w:lang w:eastAsia="zh-CN"/>
              </w:rPr>
              <w:t>79</w:t>
            </w:r>
            <w:r>
              <w:rPr>
                <w:lang w:val="sv-SE"/>
              </w:rPr>
              <w:t>A</w:t>
            </w:r>
          </w:p>
        </w:tc>
        <w:tc>
          <w:tcPr>
            <w:tcW w:w="6171" w:type="dxa"/>
            <w:gridSpan w:val="3"/>
            <w:tcBorders>
              <w:left w:val="single" w:sz="4" w:space="0" w:color="auto"/>
              <w:right w:val="single" w:sz="4" w:space="0" w:color="auto"/>
            </w:tcBorders>
            <w:vAlign w:val="center"/>
          </w:tcPr>
          <w:p w14:paraId="207AD70A" w14:textId="77777777" w:rsidR="00EF451D" w:rsidRPr="00957532" w:rsidRDefault="00EF451D" w:rsidP="00C97CFD">
            <w:pPr>
              <w:pStyle w:val="TAC"/>
              <w:overflowPunct w:val="0"/>
              <w:autoSpaceDE w:val="0"/>
              <w:autoSpaceDN w:val="0"/>
              <w:adjustRightInd w:val="0"/>
              <w:rPr>
                <w:lang w:eastAsia="zh-CN"/>
              </w:rPr>
            </w:pPr>
            <w:r>
              <w:t xml:space="preserve">3DL/1UL has already been specified. </w:t>
            </w:r>
          </w:p>
        </w:tc>
      </w:tr>
    </w:tbl>
    <w:p w14:paraId="292C697A" w14:textId="77777777" w:rsidR="00EF451D" w:rsidRDefault="00EF451D" w:rsidP="00EF451D">
      <w:pPr>
        <w:pStyle w:val="TH"/>
        <w:sectPr w:rsidR="00EF451D">
          <w:pgSz w:w="11906" w:h="16838"/>
          <w:pgMar w:top="567" w:right="1134" w:bottom="709" w:left="1134" w:header="720" w:footer="720" w:gutter="0"/>
          <w:cols w:space="720"/>
          <w:docGrid w:linePitch="272"/>
        </w:sectPr>
      </w:pPr>
    </w:p>
    <w:p w14:paraId="27D73FF8" w14:textId="0144CEFE" w:rsidR="00EF451D" w:rsidRDefault="00EF451D" w:rsidP="00EF451D">
      <w:pPr>
        <w:pStyle w:val="41"/>
      </w:pPr>
      <w:bookmarkStart w:id="191" w:name="_Toc136288189"/>
      <w:r>
        <w:rPr>
          <w:rFonts w:hint="eastAsia"/>
        </w:rPr>
        <w:lastRenderedPageBreak/>
        <w:t>5.</w:t>
      </w:r>
      <w:r>
        <w:t>11</w:t>
      </w:r>
      <w:r>
        <w:rPr>
          <w:rFonts w:hint="eastAsia"/>
        </w:rPr>
        <w:t>.</w:t>
      </w:r>
      <w:r>
        <w:t>1</w:t>
      </w:r>
      <w:r>
        <w:rPr>
          <w:rFonts w:hint="eastAsia"/>
        </w:rPr>
        <w:t>.3</w:t>
      </w:r>
      <w:r>
        <w:tab/>
      </w:r>
      <w:r w:rsidRPr="00EF451D">
        <w:t>∆T</w:t>
      </w:r>
      <w:r w:rsidRPr="00EF451D">
        <w:rPr>
          <w:vertAlign w:val="subscript"/>
        </w:rPr>
        <w:t>IB</w:t>
      </w:r>
      <w:r w:rsidRPr="00EF451D">
        <w:rPr>
          <w:rFonts w:hint="eastAsia"/>
          <w:vertAlign w:val="subscript"/>
        </w:rPr>
        <w:t>,c</w:t>
      </w:r>
      <w:r w:rsidRPr="00EF451D">
        <w:t xml:space="preserve"> and ∆R</w:t>
      </w:r>
      <w:r w:rsidRPr="00EF451D">
        <w:rPr>
          <w:vertAlign w:val="subscript"/>
        </w:rPr>
        <w:t>IB</w:t>
      </w:r>
      <w:r w:rsidRPr="00EF451D">
        <w:rPr>
          <w:rFonts w:hint="eastAsia"/>
          <w:vertAlign w:val="subscript"/>
        </w:rPr>
        <w:t>,c</w:t>
      </w:r>
      <w:r w:rsidRPr="00EF451D">
        <w:t xml:space="preserve"> values</w:t>
      </w:r>
      <w:bookmarkEnd w:id="191"/>
    </w:p>
    <w:p w14:paraId="1793FB90" w14:textId="19EBD47A" w:rsidR="00EF451D" w:rsidRDefault="00EF451D" w:rsidP="00EF451D">
      <w:r>
        <w:rPr>
          <w:rFonts w:cs="Arial"/>
        </w:rPr>
        <w:t>Since 3DL/1UL has already been specified, ∆T</w:t>
      </w:r>
      <w:r>
        <w:rPr>
          <w:rFonts w:cs="Arial"/>
          <w:vertAlign w:val="subscript"/>
        </w:rPr>
        <w:t>IB</w:t>
      </w:r>
      <w:r>
        <w:rPr>
          <w:rFonts w:cs="Arial" w:hint="eastAsia"/>
          <w:vertAlign w:val="subscript"/>
        </w:rPr>
        <w:t>,c</w:t>
      </w:r>
      <w:r>
        <w:rPr>
          <w:rFonts w:cs="Arial"/>
        </w:rPr>
        <w:t xml:space="preserve"> and ∆R</w:t>
      </w:r>
      <w:r>
        <w:rPr>
          <w:rFonts w:cs="Arial"/>
          <w:vertAlign w:val="subscript"/>
        </w:rPr>
        <w:t>IB</w:t>
      </w:r>
      <w:r>
        <w:rPr>
          <w:rFonts w:cs="Arial" w:hint="eastAsia"/>
          <w:vertAlign w:val="subscript"/>
        </w:rPr>
        <w:t>,c</w:t>
      </w:r>
      <w:r>
        <w:rPr>
          <w:rFonts w:cs="Arial"/>
        </w:rPr>
        <w:t xml:space="preserve"> values</w:t>
      </w:r>
      <w:bookmarkStart w:id="192" w:name="_Toc109046458"/>
      <w:r>
        <w:t xml:space="preserve"> have also been specified.</w:t>
      </w:r>
    </w:p>
    <w:p w14:paraId="232693F0" w14:textId="392D09A5" w:rsidR="00EF451D" w:rsidRPr="00F937E3" w:rsidRDefault="00EF451D" w:rsidP="00EF451D">
      <w:pPr>
        <w:pStyle w:val="31"/>
      </w:pPr>
      <w:bookmarkStart w:id="193" w:name="_Toc136288190"/>
      <w:r>
        <w:t>5.11.2</w:t>
      </w:r>
      <w:r>
        <w:tab/>
        <w:t>Specific for 2 bands UL CA</w:t>
      </w:r>
      <w:bookmarkEnd w:id="192"/>
      <w:bookmarkEnd w:id="193"/>
    </w:p>
    <w:p w14:paraId="1A0622C0" w14:textId="547FC323" w:rsidR="00EF451D" w:rsidRDefault="00EF451D" w:rsidP="00EF451D">
      <w:pPr>
        <w:pStyle w:val="41"/>
      </w:pPr>
      <w:bookmarkStart w:id="194" w:name="_Toc136288191"/>
      <w:r>
        <w:rPr>
          <w:rFonts w:hint="eastAsia"/>
        </w:rPr>
        <w:t>5.</w:t>
      </w:r>
      <w:r>
        <w:t>11</w:t>
      </w:r>
      <w:r>
        <w:rPr>
          <w:rFonts w:hint="eastAsia"/>
        </w:rPr>
        <w:t>.</w:t>
      </w:r>
      <w:r>
        <w:t>2.1</w:t>
      </w:r>
      <w:r>
        <w:tab/>
      </w:r>
      <w:r>
        <w:rPr>
          <w:rFonts w:hint="eastAsia"/>
        </w:rPr>
        <w:t>UE co-existence studies</w:t>
      </w:r>
      <w:bookmarkEnd w:id="194"/>
    </w:p>
    <w:p w14:paraId="762F3C6B" w14:textId="7F9275FD" w:rsidR="00EF451D" w:rsidRPr="00F31DF3" w:rsidRDefault="00EF451D" w:rsidP="00EF451D">
      <w:pPr>
        <w:pStyle w:val="af1"/>
        <w:rPr>
          <w:rFonts w:cstheme="minorHAnsi"/>
          <w:szCs w:val="21"/>
          <w:lang w:eastAsia="ja-JP"/>
        </w:rPr>
      </w:pPr>
      <w:r>
        <w:rPr>
          <w:rFonts w:hint="eastAsia"/>
        </w:rPr>
        <w:t>UE co-existence</w:t>
      </w:r>
      <w:r>
        <w:t xml:space="preserve"> has been already studied for 2DL/1UL fallback combinations such as CA n3-n41, CA_n3-n79 and n41-n79 and the impact of harmonic interference has been clarified.</w:t>
      </w:r>
      <w:r>
        <w:rPr>
          <w:rFonts w:asciiTheme="minorEastAsia" w:hAnsiTheme="minorEastAsia" w:hint="eastAsia"/>
          <w:lang w:eastAsia="ja-JP"/>
        </w:rPr>
        <w:t xml:space="preserve"> </w:t>
      </w:r>
      <w:r>
        <w:rPr>
          <w:rFonts w:cstheme="minorHAnsi"/>
          <w:szCs w:val="21"/>
          <w:lang w:eastAsia="zh-TW"/>
        </w:rPr>
        <w:t>T</w:t>
      </w:r>
      <w:r w:rsidRPr="00F31DF3">
        <w:rPr>
          <w:rFonts w:cstheme="minorHAnsi"/>
          <w:szCs w:val="21"/>
          <w:lang w:eastAsia="zh-CN"/>
        </w:rPr>
        <w:t xml:space="preserve">he </w:t>
      </w:r>
      <w:r w:rsidRPr="00F31DF3">
        <w:rPr>
          <w:rFonts w:cstheme="minorHAnsi"/>
          <w:szCs w:val="21"/>
          <w:lang w:eastAsia="ja-JP"/>
        </w:rPr>
        <w:t>own Rx impact of the 3</w:t>
      </w:r>
      <w:r w:rsidRPr="00F31DF3">
        <w:rPr>
          <w:rFonts w:cstheme="minorHAnsi"/>
          <w:szCs w:val="21"/>
          <w:vertAlign w:val="superscript"/>
          <w:lang w:eastAsia="ja-JP"/>
        </w:rPr>
        <w:t>rd</w:t>
      </w:r>
      <w:r w:rsidRPr="00F31DF3">
        <w:rPr>
          <w:rFonts w:cstheme="minorHAnsi"/>
          <w:szCs w:val="21"/>
          <w:lang w:eastAsia="ja-JP"/>
        </w:rPr>
        <w:t xml:space="preserve"> band is </w:t>
      </w:r>
      <w:r w:rsidRPr="00F31DF3">
        <w:rPr>
          <w:rFonts w:cstheme="minorHAnsi"/>
          <w:szCs w:val="21"/>
          <w:lang w:eastAsia="zh-CN"/>
        </w:rPr>
        <w:t xml:space="preserve">shown as </w:t>
      </w:r>
      <w:r w:rsidRPr="00F31DF3">
        <w:rPr>
          <w:rFonts w:cstheme="minorHAnsi"/>
          <w:szCs w:val="21"/>
          <w:lang w:eastAsia="ja-JP"/>
        </w:rPr>
        <w:t>the followings.</w:t>
      </w:r>
    </w:p>
    <w:p w14:paraId="0D2DD23B" w14:textId="0DB01595" w:rsidR="00EF451D" w:rsidRPr="0079683D" w:rsidRDefault="002615F9" w:rsidP="004B5957">
      <w:pPr>
        <w:overflowPunct w:val="0"/>
        <w:autoSpaceDE w:val="0"/>
        <w:autoSpaceDN w:val="0"/>
        <w:adjustRightInd w:val="0"/>
        <w:ind w:leftChars="180" w:left="658" w:hangingChars="149" w:hanging="298"/>
        <w:textAlignment w:val="baseline"/>
        <w:rPr>
          <w:rFonts w:cstheme="minorHAnsi"/>
          <w:szCs w:val="21"/>
          <w:lang w:eastAsia="ko-KR"/>
        </w:rPr>
      </w:pPr>
      <w:r w:rsidRPr="005315A5">
        <w:rPr>
          <w:rFonts w:eastAsia="Times New Roman"/>
          <w:iCs/>
        </w:rPr>
        <w:t xml:space="preserve">–   </w:t>
      </w:r>
      <w:r w:rsidR="00EF451D">
        <w:rPr>
          <w:rFonts w:cstheme="minorHAnsi"/>
          <w:szCs w:val="21"/>
          <w:lang w:eastAsia="ko-KR"/>
        </w:rPr>
        <w:t xml:space="preserve">2nd </w:t>
      </w:r>
      <w:r w:rsidR="00EF451D" w:rsidRPr="00F31DF3">
        <w:rPr>
          <w:rFonts w:cstheme="minorHAnsi"/>
          <w:szCs w:val="21"/>
          <w:lang w:eastAsia="ko-KR"/>
        </w:rPr>
        <w:t xml:space="preserve">and 5th order IMD generated by dual uplink of Band </w:t>
      </w:r>
      <w:r w:rsidR="00EF451D" w:rsidRPr="00F31DF3">
        <w:rPr>
          <w:rFonts w:eastAsia="宋体" w:cstheme="minorHAnsi"/>
          <w:szCs w:val="21"/>
        </w:rPr>
        <w:t>n</w:t>
      </w:r>
      <w:r w:rsidR="00EF451D">
        <w:rPr>
          <w:rFonts w:eastAsia="宋体" w:cstheme="minorHAnsi"/>
          <w:szCs w:val="21"/>
        </w:rPr>
        <w:t>3</w:t>
      </w:r>
      <w:r w:rsidR="00EF451D" w:rsidRPr="00F31DF3">
        <w:rPr>
          <w:rFonts w:cstheme="minorHAnsi"/>
          <w:szCs w:val="21"/>
          <w:lang w:eastAsia="ko-KR"/>
        </w:rPr>
        <w:t xml:space="preserve"> + Band n</w:t>
      </w:r>
      <w:r w:rsidR="00EF451D">
        <w:rPr>
          <w:rFonts w:eastAsia="宋体" w:cstheme="minorHAnsi"/>
          <w:szCs w:val="21"/>
        </w:rPr>
        <w:t>41</w:t>
      </w:r>
      <w:r w:rsidR="00EF451D" w:rsidRPr="00F31DF3">
        <w:rPr>
          <w:rFonts w:cstheme="minorHAnsi"/>
          <w:szCs w:val="21"/>
          <w:lang w:eastAsia="ko-KR"/>
        </w:rPr>
        <w:t xml:space="preserve"> may fall into own Rx of </w:t>
      </w:r>
      <w:r w:rsidR="00EF451D" w:rsidRPr="00F31DF3">
        <w:rPr>
          <w:rFonts w:eastAsia="宋体" w:cstheme="minorHAnsi"/>
          <w:szCs w:val="21"/>
        </w:rPr>
        <w:t>B</w:t>
      </w:r>
      <w:r w:rsidR="00EF451D" w:rsidRPr="00F31DF3">
        <w:rPr>
          <w:rFonts w:cstheme="minorHAnsi"/>
          <w:szCs w:val="21"/>
          <w:lang w:eastAsia="ko-KR"/>
        </w:rPr>
        <w:t xml:space="preserve">and </w:t>
      </w:r>
      <w:r w:rsidR="00EF451D" w:rsidRPr="00F31DF3">
        <w:rPr>
          <w:rFonts w:eastAsia="宋体" w:cstheme="minorHAnsi"/>
          <w:szCs w:val="21"/>
        </w:rPr>
        <w:t>n</w:t>
      </w:r>
      <w:r w:rsidR="00EF451D">
        <w:rPr>
          <w:rFonts w:eastAsia="宋体" w:cstheme="minorHAnsi"/>
          <w:szCs w:val="21"/>
        </w:rPr>
        <w:t>79</w:t>
      </w:r>
    </w:p>
    <w:p w14:paraId="31E6D091" w14:textId="3738AFE0" w:rsidR="00EF451D" w:rsidRPr="0079683D" w:rsidRDefault="002615F9" w:rsidP="004B5957">
      <w:pPr>
        <w:overflowPunct w:val="0"/>
        <w:autoSpaceDE w:val="0"/>
        <w:autoSpaceDN w:val="0"/>
        <w:adjustRightInd w:val="0"/>
        <w:ind w:leftChars="180" w:left="658" w:hangingChars="149" w:hanging="298"/>
        <w:textAlignment w:val="baseline"/>
        <w:rPr>
          <w:rFonts w:cstheme="minorHAnsi"/>
          <w:szCs w:val="21"/>
          <w:lang w:eastAsia="ko-KR"/>
        </w:rPr>
      </w:pPr>
      <w:r w:rsidRPr="005315A5">
        <w:rPr>
          <w:rFonts w:eastAsia="Times New Roman"/>
          <w:iCs/>
        </w:rPr>
        <w:t xml:space="preserve">–   </w:t>
      </w:r>
      <w:r w:rsidR="00EF451D">
        <w:rPr>
          <w:rFonts w:cstheme="minorHAnsi"/>
          <w:szCs w:val="21"/>
          <w:lang w:eastAsia="ko-KR"/>
        </w:rPr>
        <w:t xml:space="preserve">2nd </w:t>
      </w:r>
      <w:r w:rsidR="00EF451D" w:rsidRPr="00F31DF3">
        <w:rPr>
          <w:rFonts w:cstheme="minorHAnsi"/>
          <w:szCs w:val="21"/>
          <w:lang w:eastAsia="ko-KR"/>
        </w:rPr>
        <w:t xml:space="preserve">and 5th order IMD generated by dual uplink of Band </w:t>
      </w:r>
      <w:r w:rsidR="00EF451D" w:rsidRPr="00F31DF3">
        <w:rPr>
          <w:rFonts w:eastAsia="宋体" w:cstheme="minorHAnsi"/>
          <w:szCs w:val="21"/>
        </w:rPr>
        <w:t>n</w:t>
      </w:r>
      <w:r w:rsidR="00EF451D">
        <w:rPr>
          <w:rFonts w:eastAsia="宋体" w:cstheme="minorHAnsi"/>
          <w:szCs w:val="21"/>
        </w:rPr>
        <w:t>3</w:t>
      </w:r>
      <w:r w:rsidR="00EF451D" w:rsidRPr="00F31DF3">
        <w:rPr>
          <w:rFonts w:cstheme="minorHAnsi"/>
          <w:szCs w:val="21"/>
          <w:lang w:eastAsia="ko-KR"/>
        </w:rPr>
        <w:t xml:space="preserve"> + Band n</w:t>
      </w:r>
      <w:r w:rsidR="00EF451D">
        <w:rPr>
          <w:rFonts w:cstheme="minorHAnsi"/>
          <w:szCs w:val="21"/>
          <w:lang w:eastAsia="ko-KR"/>
        </w:rPr>
        <w:t>79</w:t>
      </w:r>
      <w:r w:rsidR="00EF451D" w:rsidRPr="00F31DF3">
        <w:rPr>
          <w:rFonts w:cstheme="minorHAnsi"/>
          <w:szCs w:val="21"/>
          <w:lang w:eastAsia="ko-KR"/>
        </w:rPr>
        <w:t xml:space="preserve"> may fall into own Rx of </w:t>
      </w:r>
      <w:r w:rsidR="00EF451D" w:rsidRPr="00F31DF3">
        <w:rPr>
          <w:rFonts w:eastAsia="宋体" w:cstheme="minorHAnsi"/>
          <w:szCs w:val="21"/>
        </w:rPr>
        <w:t>B</w:t>
      </w:r>
      <w:r w:rsidR="00EF451D" w:rsidRPr="00F31DF3">
        <w:rPr>
          <w:rFonts w:cstheme="minorHAnsi"/>
          <w:szCs w:val="21"/>
          <w:lang w:eastAsia="ko-KR"/>
        </w:rPr>
        <w:t xml:space="preserve">and </w:t>
      </w:r>
      <w:r w:rsidR="00EF451D" w:rsidRPr="00F31DF3">
        <w:rPr>
          <w:rFonts w:eastAsia="宋体" w:cstheme="minorHAnsi"/>
          <w:szCs w:val="21"/>
        </w:rPr>
        <w:t>n</w:t>
      </w:r>
      <w:r w:rsidR="00EF451D">
        <w:rPr>
          <w:rFonts w:eastAsia="宋体" w:cstheme="minorHAnsi"/>
          <w:szCs w:val="21"/>
        </w:rPr>
        <w:t>41</w:t>
      </w:r>
    </w:p>
    <w:p w14:paraId="7EDC07D0" w14:textId="14BFE770" w:rsidR="00EF451D" w:rsidRPr="001F5E58" w:rsidRDefault="002615F9" w:rsidP="004B5957">
      <w:pPr>
        <w:overflowPunct w:val="0"/>
        <w:autoSpaceDE w:val="0"/>
        <w:autoSpaceDN w:val="0"/>
        <w:adjustRightInd w:val="0"/>
        <w:ind w:leftChars="180" w:left="658" w:hangingChars="149" w:hanging="298"/>
        <w:textAlignment w:val="baseline"/>
        <w:rPr>
          <w:rFonts w:cstheme="minorHAnsi"/>
          <w:szCs w:val="21"/>
          <w:lang w:eastAsia="ko-KR"/>
        </w:rPr>
      </w:pPr>
      <w:r w:rsidRPr="005315A5">
        <w:rPr>
          <w:rFonts w:eastAsia="Times New Roman"/>
          <w:iCs/>
        </w:rPr>
        <w:t xml:space="preserve">–   </w:t>
      </w:r>
      <w:r w:rsidR="00EF451D">
        <w:rPr>
          <w:rFonts w:cstheme="minorHAnsi"/>
          <w:szCs w:val="21"/>
          <w:lang w:eastAsia="ko-KR"/>
        </w:rPr>
        <w:t xml:space="preserve">2nd </w:t>
      </w:r>
      <w:r w:rsidR="00EF451D" w:rsidRPr="00F31DF3">
        <w:rPr>
          <w:rFonts w:cstheme="minorHAnsi"/>
          <w:szCs w:val="21"/>
          <w:lang w:eastAsia="ko-KR"/>
        </w:rPr>
        <w:t xml:space="preserve">and 5th order IMD generated by dual uplink of Band </w:t>
      </w:r>
      <w:r w:rsidR="00EF451D" w:rsidRPr="00F31DF3">
        <w:rPr>
          <w:rFonts w:eastAsia="宋体" w:cstheme="minorHAnsi"/>
          <w:szCs w:val="21"/>
        </w:rPr>
        <w:t>n</w:t>
      </w:r>
      <w:r w:rsidR="00EF451D">
        <w:rPr>
          <w:rFonts w:eastAsia="宋体" w:cstheme="minorHAnsi"/>
          <w:szCs w:val="21"/>
        </w:rPr>
        <w:t>41</w:t>
      </w:r>
      <w:r w:rsidR="00EF451D" w:rsidRPr="00F31DF3">
        <w:rPr>
          <w:rFonts w:cstheme="minorHAnsi"/>
          <w:szCs w:val="21"/>
          <w:lang w:eastAsia="ko-KR"/>
        </w:rPr>
        <w:t xml:space="preserve"> + Band n</w:t>
      </w:r>
      <w:r w:rsidR="00EF451D">
        <w:rPr>
          <w:rFonts w:cstheme="minorHAnsi"/>
          <w:szCs w:val="21"/>
          <w:lang w:eastAsia="ko-KR"/>
        </w:rPr>
        <w:t>79</w:t>
      </w:r>
      <w:r w:rsidR="00EF451D" w:rsidRPr="00F31DF3">
        <w:rPr>
          <w:rFonts w:cstheme="minorHAnsi"/>
          <w:szCs w:val="21"/>
          <w:lang w:eastAsia="ko-KR"/>
        </w:rPr>
        <w:t xml:space="preserve"> may fall into own Rx of </w:t>
      </w:r>
      <w:r w:rsidR="00EF451D" w:rsidRPr="00F31DF3">
        <w:rPr>
          <w:rFonts w:eastAsia="宋体" w:cstheme="minorHAnsi"/>
          <w:szCs w:val="21"/>
        </w:rPr>
        <w:t>B</w:t>
      </w:r>
      <w:r w:rsidR="00EF451D" w:rsidRPr="00F31DF3">
        <w:rPr>
          <w:rFonts w:cstheme="minorHAnsi"/>
          <w:szCs w:val="21"/>
          <w:lang w:eastAsia="ko-KR"/>
        </w:rPr>
        <w:t xml:space="preserve">and </w:t>
      </w:r>
      <w:r w:rsidR="00EF451D" w:rsidRPr="00F31DF3">
        <w:rPr>
          <w:rFonts w:eastAsia="宋体" w:cstheme="minorHAnsi"/>
          <w:szCs w:val="21"/>
        </w:rPr>
        <w:t>n</w:t>
      </w:r>
      <w:r w:rsidR="00EF451D">
        <w:rPr>
          <w:rFonts w:eastAsia="宋体" w:cstheme="minorHAnsi"/>
          <w:szCs w:val="21"/>
        </w:rPr>
        <w:t>3</w:t>
      </w:r>
    </w:p>
    <w:p w14:paraId="5A24BF28" w14:textId="6CC2AEE8" w:rsidR="00EF451D" w:rsidRDefault="00EF451D" w:rsidP="00EF451D">
      <w:pPr>
        <w:pStyle w:val="41"/>
      </w:pPr>
      <w:bookmarkStart w:id="195" w:name="_Toc136288192"/>
      <w:r>
        <w:rPr>
          <w:rFonts w:hint="eastAsia"/>
        </w:rPr>
        <w:t>5.</w:t>
      </w:r>
      <w:r>
        <w:t>11</w:t>
      </w:r>
      <w:r>
        <w:rPr>
          <w:rFonts w:hint="eastAsia"/>
        </w:rPr>
        <w:t>.</w:t>
      </w:r>
      <w:r>
        <w:t>2.2</w:t>
      </w:r>
      <w:r>
        <w:rPr>
          <w:rFonts w:hint="eastAsia"/>
        </w:rPr>
        <w:tab/>
        <w:t>REFSENS requirements</w:t>
      </w:r>
      <w:bookmarkEnd w:id="195"/>
    </w:p>
    <w:p w14:paraId="26A3F464" w14:textId="3E02859E" w:rsidR="00EF451D" w:rsidRDefault="00EF451D" w:rsidP="00EF451D">
      <w:pPr>
        <w:rPr>
          <w:rFonts w:cs="Arial"/>
        </w:rPr>
      </w:pPr>
      <w:r w:rsidRPr="00F31DF3">
        <w:rPr>
          <w:szCs w:val="21"/>
        </w:rPr>
        <w:t xml:space="preserve">Table </w:t>
      </w:r>
      <w:r>
        <w:rPr>
          <w:rFonts w:eastAsia="宋体" w:hint="eastAsia"/>
        </w:rPr>
        <w:t>5</w:t>
      </w:r>
      <w:r>
        <w:t>.</w:t>
      </w:r>
      <w:r>
        <w:rPr>
          <w:rFonts w:eastAsia="宋体"/>
        </w:rPr>
        <w:t>11</w:t>
      </w:r>
      <w:r>
        <w:rPr>
          <w:rFonts w:eastAsia="宋体" w:hint="eastAsia"/>
        </w:rPr>
        <w:t>.</w:t>
      </w:r>
      <w:r>
        <w:rPr>
          <w:rFonts w:eastAsia="宋体"/>
        </w:rPr>
        <w:t>2.2</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sidRPr="00F31DF3">
        <w:rPr>
          <w:szCs w:val="21"/>
        </w:rPr>
        <w:t xml:space="preserve">For the exception by </w:t>
      </w:r>
      <w:r w:rsidRPr="00F31DF3">
        <w:rPr>
          <w:szCs w:val="21"/>
          <w:lang w:eastAsia="ko-KR"/>
        </w:rPr>
        <w:t xml:space="preserve">dual uplink of Band </w:t>
      </w:r>
      <w:r w:rsidRPr="00F31DF3">
        <w:rPr>
          <w:rFonts w:eastAsia="宋体" w:hint="eastAsia"/>
          <w:szCs w:val="21"/>
        </w:rPr>
        <w:t>n</w:t>
      </w:r>
      <w:r>
        <w:rPr>
          <w:rFonts w:hint="eastAsia"/>
          <w:szCs w:val="21"/>
        </w:rPr>
        <w:t>3</w:t>
      </w:r>
      <w:r w:rsidRPr="00F31DF3">
        <w:rPr>
          <w:szCs w:val="21"/>
          <w:lang w:eastAsia="ko-KR"/>
        </w:rPr>
        <w:t xml:space="preserve"> + Band n</w:t>
      </w:r>
      <w:r>
        <w:rPr>
          <w:szCs w:val="21"/>
          <w:lang w:eastAsia="ko-KR"/>
        </w:rPr>
        <w:t>41</w:t>
      </w:r>
      <w:r w:rsidRPr="00F31DF3">
        <w:rPr>
          <w:szCs w:val="21"/>
          <w:lang w:eastAsia="ko-KR"/>
        </w:rPr>
        <w:t xml:space="preserve">, </w:t>
      </w:r>
      <w:r w:rsidRPr="00F31DF3">
        <w:rPr>
          <w:szCs w:val="21"/>
        </w:rPr>
        <w:t xml:space="preserve">the same exception value in </w:t>
      </w:r>
      <w:r w:rsidRPr="00F31DF3">
        <w:rPr>
          <w:rFonts w:eastAsia="Malgun Gothic"/>
          <w:szCs w:val="16"/>
        </w:rPr>
        <w:t>DC_</w:t>
      </w:r>
      <w:r>
        <w:rPr>
          <w:rFonts w:eastAsia="Malgun Gothic"/>
          <w:szCs w:val="16"/>
        </w:rPr>
        <w:t>3</w:t>
      </w:r>
      <w:r w:rsidRPr="00F31DF3">
        <w:rPr>
          <w:rFonts w:eastAsia="Malgun Gothic"/>
          <w:szCs w:val="16"/>
        </w:rPr>
        <w:t>A</w:t>
      </w:r>
      <w:r>
        <w:rPr>
          <w:rFonts w:eastAsia="Malgun Gothic"/>
          <w:szCs w:val="16"/>
        </w:rPr>
        <w:t>_n41</w:t>
      </w:r>
      <w:r w:rsidRPr="00F31DF3">
        <w:rPr>
          <w:rFonts w:eastAsia="Malgun Gothic"/>
          <w:szCs w:val="16"/>
        </w:rPr>
        <w:t>A</w:t>
      </w:r>
      <w:r>
        <w:rPr>
          <w:rFonts w:eastAsia="Malgun Gothic"/>
          <w:szCs w:val="16"/>
        </w:rPr>
        <w:t>-</w:t>
      </w:r>
      <w:r w:rsidRPr="00F31DF3">
        <w:rPr>
          <w:rFonts w:eastAsia="Malgun Gothic"/>
          <w:szCs w:val="16"/>
        </w:rPr>
        <w:t>n</w:t>
      </w:r>
      <w:r>
        <w:rPr>
          <w:rFonts w:eastAsia="Malgun Gothic"/>
          <w:szCs w:val="16"/>
        </w:rPr>
        <w:t>79</w:t>
      </w:r>
      <w:r w:rsidRPr="00F31DF3">
        <w:rPr>
          <w:rFonts w:eastAsia="Malgun Gothic"/>
          <w:szCs w:val="16"/>
        </w:rPr>
        <w:t xml:space="preserve">A is used. </w:t>
      </w:r>
      <w:r w:rsidRPr="00F31DF3">
        <w:rPr>
          <w:szCs w:val="21"/>
        </w:rPr>
        <w:t xml:space="preserve">For the exception by </w:t>
      </w:r>
      <w:r w:rsidRPr="00F31DF3">
        <w:rPr>
          <w:szCs w:val="21"/>
          <w:lang w:eastAsia="ko-KR"/>
        </w:rPr>
        <w:t xml:space="preserve">dual uplink of Band </w:t>
      </w:r>
      <w:r w:rsidRPr="00F31DF3">
        <w:rPr>
          <w:rFonts w:eastAsia="宋体" w:hint="eastAsia"/>
          <w:szCs w:val="21"/>
        </w:rPr>
        <w:t>n</w:t>
      </w:r>
      <w:r>
        <w:rPr>
          <w:rFonts w:eastAsia="宋体"/>
          <w:szCs w:val="21"/>
        </w:rPr>
        <w:t>3</w:t>
      </w:r>
      <w:r w:rsidRPr="00F31DF3">
        <w:rPr>
          <w:szCs w:val="21"/>
          <w:lang w:eastAsia="ko-KR"/>
        </w:rPr>
        <w:t xml:space="preserve"> + Band n</w:t>
      </w:r>
      <w:r>
        <w:rPr>
          <w:szCs w:val="21"/>
          <w:lang w:eastAsia="ko-KR"/>
        </w:rPr>
        <w:t xml:space="preserve">79 and </w:t>
      </w:r>
      <w:r w:rsidRPr="00F31DF3">
        <w:rPr>
          <w:szCs w:val="21"/>
          <w:lang w:eastAsia="ko-KR"/>
        </w:rPr>
        <w:t xml:space="preserve">Band </w:t>
      </w:r>
      <w:r w:rsidRPr="00F31DF3">
        <w:rPr>
          <w:rFonts w:eastAsia="宋体" w:hint="eastAsia"/>
          <w:szCs w:val="21"/>
        </w:rPr>
        <w:t>n</w:t>
      </w:r>
      <w:r>
        <w:rPr>
          <w:rFonts w:eastAsia="宋体"/>
          <w:szCs w:val="21"/>
        </w:rPr>
        <w:t>41</w:t>
      </w:r>
      <w:r w:rsidRPr="00F31DF3">
        <w:rPr>
          <w:szCs w:val="21"/>
          <w:lang w:eastAsia="ko-KR"/>
        </w:rPr>
        <w:t xml:space="preserve"> + Band n</w:t>
      </w:r>
      <w:r>
        <w:rPr>
          <w:szCs w:val="21"/>
          <w:lang w:eastAsia="ko-KR"/>
        </w:rPr>
        <w:t>79</w:t>
      </w:r>
      <w:r w:rsidRPr="00F31DF3">
        <w:rPr>
          <w:szCs w:val="21"/>
          <w:lang w:eastAsia="ko-KR"/>
        </w:rPr>
        <w:t xml:space="preserve">, </w:t>
      </w:r>
      <w:r w:rsidRPr="00F31DF3">
        <w:rPr>
          <w:szCs w:val="21"/>
        </w:rPr>
        <w:t>the same exception value</w:t>
      </w:r>
      <w:r>
        <w:rPr>
          <w:szCs w:val="21"/>
        </w:rPr>
        <w:t>s</w:t>
      </w:r>
      <w:r w:rsidRPr="00F31DF3">
        <w:rPr>
          <w:szCs w:val="21"/>
        </w:rPr>
        <w:t xml:space="preserve"> in </w:t>
      </w:r>
      <w:r w:rsidRPr="00F31DF3">
        <w:rPr>
          <w:rFonts w:eastAsia="Malgun Gothic"/>
          <w:szCs w:val="16"/>
        </w:rPr>
        <w:t>DC_</w:t>
      </w:r>
      <w:r>
        <w:rPr>
          <w:rFonts w:eastAsia="Malgun Gothic"/>
          <w:szCs w:val="16"/>
        </w:rPr>
        <w:t>3</w:t>
      </w:r>
      <w:r w:rsidRPr="00F31DF3">
        <w:rPr>
          <w:rFonts w:eastAsia="Malgun Gothic"/>
          <w:szCs w:val="16"/>
        </w:rPr>
        <w:t>A</w:t>
      </w:r>
      <w:r>
        <w:rPr>
          <w:rFonts w:eastAsia="Malgun Gothic"/>
          <w:szCs w:val="16"/>
        </w:rPr>
        <w:t>-41</w:t>
      </w:r>
      <w:r w:rsidRPr="00F31DF3">
        <w:rPr>
          <w:rFonts w:eastAsia="Malgun Gothic"/>
          <w:szCs w:val="16"/>
        </w:rPr>
        <w:t>A</w:t>
      </w:r>
      <w:r>
        <w:rPr>
          <w:rFonts w:eastAsia="Malgun Gothic"/>
          <w:szCs w:val="16"/>
        </w:rPr>
        <w:t>_</w:t>
      </w:r>
      <w:r w:rsidRPr="00F31DF3">
        <w:rPr>
          <w:rFonts w:eastAsia="Malgun Gothic"/>
          <w:szCs w:val="16"/>
        </w:rPr>
        <w:t>n</w:t>
      </w:r>
      <w:r>
        <w:rPr>
          <w:rFonts w:eastAsia="Malgun Gothic"/>
          <w:szCs w:val="16"/>
        </w:rPr>
        <w:t>79</w:t>
      </w:r>
      <w:r w:rsidRPr="00F31DF3">
        <w:rPr>
          <w:rFonts w:eastAsia="Malgun Gothic"/>
          <w:szCs w:val="16"/>
        </w:rPr>
        <w:t xml:space="preserve">A </w:t>
      </w:r>
      <w:r>
        <w:rPr>
          <w:rFonts w:eastAsia="Malgun Gothic"/>
          <w:szCs w:val="16"/>
        </w:rPr>
        <w:t>are</w:t>
      </w:r>
      <w:r w:rsidRPr="00F31DF3">
        <w:rPr>
          <w:rFonts w:eastAsia="Malgun Gothic"/>
          <w:szCs w:val="16"/>
        </w:rPr>
        <w:t xml:space="preserve"> used.</w:t>
      </w:r>
    </w:p>
    <w:p w14:paraId="7AE36E07" w14:textId="6C4AFF88" w:rsidR="00EF451D" w:rsidRPr="004B5957" w:rsidRDefault="00EF451D" w:rsidP="00EF451D">
      <w:pPr>
        <w:pStyle w:val="TH"/>
        <w:rPr>
          <w:rFonts w:cs="Arial"/>
        </w:rPr>
      </w:pPr>
      <w:r w:rsidRPr="00EF451D">
        <w:rPr>
          <w:rFonts w:cs="Arial"/>
        </w:rPr>
        <w:t xml:space="preserve">Table </w:t>
      </w:r>
      <w:r w:rsidRPr="004B5957">
        <w:rPr>
          <w:rFonts w:cs="Arial"/>
        </w:rPr>
        <w:t>5.11.2.2-1: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F451D" w14:paraId="13367599" w14:textId="77777777" w:rsidTr="00C97CFD">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200EA3F" w14:textId="77777777" w:rsidR="00EF451D" w:rsidRDefault="00EF451D" w:rsidP="00C97CFD">
            <w:pPr>
              <w:pStyle w:val="TAH"/>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8273558" w14:textId="77777777" w:rsidR="00EF451D" w:rsidRDefault="00EF451D" w:rsidP="00C97CFD">
            <w:pPr>
              <w:pStyle w:val="TAH"/>
            </w:pPr>
            <w:r>
              <w:t>Source of IMD</w:t>
            </w:r>
          </w:p>
        </w:tc>
      </w:tr>
      <w:tr w:rsidR="00EF451D" w14:paraId="3ECBFFAC" w14:textId="77777777" w:rsidTr="00C97CFD">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B4A261B" w14:textId="77777777" w:rsidR="00EF451D" w:rsidRDefault="00EF451D" w:rsidP="00C97CFD">
            <w:pPr>
              <w:pStyle w:val="TAH"/>
            </w:pPr>
            <w:r>
              <w:t xml:space="preserve">NR </w:t>
            </w:r>
            <w:r>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6A4A423" w14:textId="77777777" w:rsidR="00EF451D" w:rsidRDefault="00EF451D" w:rsidP="00C97CFD">
            <w:pPr>
              <w:pStyle w:val="TAH"/>
            </w:pPr>
            <w:r>
              <w:t>NR band</w:t>
            </w:r>
          </w:p>
        </w:tc>
        <w:tc>
          <w:tcPr>
            <w:tcW w:w="960" w:type="dxa"/>
            <w:tcBorders>
              <w:top w:val="single" w:sz="4" w:space="0" w:color="auto"/>
              <w:left w:val="single" w:sz="4" w:space="0" w:color="auto"/>
              <w:bottom w:val="single" w:sz="4" w:space="0" w:color="auto"/>
              <w:right w:val="single" w:sz="4" w:space="0" w:color="auto"/>
            </w:tcBorders>
          </w:tcPr>
          <w:p w14:paraId="0539B3C0" w14:textId="77777777" w:rsidR="00EF451D" w:rsidRDefault="00EF451D" w:rsidP="00C97CFD">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11B188D8" w14:textId="77777777" w:rsidR="00EF451D" w:rsidRDefault="00EF451D" w:rsidP="00C97CFD">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62DB93DE" w14:textId="77777777" w:rsidR="00EF451D" w:rsidRDefault="00EF451D" w:rsidP="00C97CFD">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1CC49DD7" w14:textId="77777777" w:rsidR="00EF451D" w:rsidRDefault="00EF451D" w:rsidP="00C97CFD">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3DE8140D" w14:textId="77777777" w:rsidR="00EF451D" w:rsidRDefault="00EF451D" w:rsidP="00C97CFD">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0B56137D" w14:textId="77777777" w:rsidR="00EF451D" w:rsidRDefault="00EF451D" w:rsidP="00C97CFD">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003650F2" w14:textId="77777777" w:rsidR="00EF451D" w:rsidRDefault="00EF451D" w:rsidP="00C97CFD">
            <w:pPr>
              <w:pStyle w:val="TAH"/>
            </w:pPr>
          </w:p>
        </w:tc>
      </w:tr>
      <w:tr w:rsidR="00EF451D" w14:paraId="28B9C868" w14:textId="77777777" w:rsidTr="00C97CF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31C4653" w14:textId="77777777" w:rsidR="00EF451D" w:rsidRDefault="00EF451D" w:rsidP="00C97CFD">
            <w:pPr>
              <w:pStyle w:val="TAC"/>
              <w:rPr>
                <w:lang w:eastAsia="zh-CN"/>
              </w:rPr>
            </w:pPr>
            <w:r>
              <w:rPr>
                <w:color w:val="000000"/>
                <w:lang w:eastAsia="zh-CN"/>
              </w:rPr>
              <w:t>CA_n3-n41-n79</w:t>
            </w:r>
          </w:p>
        </w:tc>
        <w:tc>
          <w:tcPr>
            <w:tcW w:w="1146" w:type="dxa"/>
            <w:tcBorders>
              <w:top w:val="single" w:sz="4" w:space="0" w:color="auto"/>
              <w:left w:val="single" w:sz="4" w:space="0" w:color="auto"/>
              <w:right w:val="single" w:sz="4" w:space="0" w:color="auto"/>
            </w:tcBorders>
            <w:vAlign w:val="center"/>
          </w:tcPr>
          <w:p w14:paraId="5EC2A209" w14:textId="77777777" w:rsidR="00EF451D" w:rsidRDefault="00EF451D" w:rsidP="00C97CFD">
            <w:pPr>
              <w:pStyle w:val="TAC"/>
              <w:rPr>
                <w:lang w:eastAsia="zh-CN"/>
              </w:rPr>
            </w:pPr>
            <w:r>
              <w:rPr>
                <w:color w:val="000000"/>
              </w:rPr>
              <w:t>n3</w:t>
            </w:r>
          </w:p>
        </w:tc>
        <w:tc>
          <w:tcPr>
            <w:tcW w:w="960" w:type="dxa"/>
            <w:tcBorders>
              <w:top w:val="single" w:sz="4" w:space="0" w:color="auto"/>
              <w:left w:val="single" w:sz="4" w:space="0" w:color="auto"/>
              <w:right w:val="single" w:sz="4" w:space="0" w:color="auto"/>
            </w:tcBorders>
          </w:tcPr>
          <w:p w14:paraId="6BCF22D6" w14:textId="77777777" w:rsidR="00EF451D" w:rsidRPr="00532263" w:rsidRDefault="00EF451D" w:rsidP="00C97CFD">
            <w:pPr>
              <w:pStyle w:val="TAC"/>
              <w:rPr>
                <w:lang w:eastAsia="zh-CN"/>
              </w:rPr>
            </w:pPr>
            <w:r>
              <w:rPr>
                <w:rFonts w:hint="eastAsia"/>
              </w:rPr>
              <w:t>1</w:t>
            </w:r>
            <w:r>
              <w:t>755</w:t>
            </w:r>
          </w:p>
        </w:tc>
        <w:tc>
          <w:tcPr>
            <w:tcW w:w="964" w:type="dxa"/>
            <w:tcBorders>
              <w:top w:val="single" w:sz="4" w:space="0" w:color="auto"/>
              <w:left w:val="single" w:sz="4" w:space="0" w:color="auto"/>
              <w:right w:val="single" w:sz="4" w:space="0" w:color="auto"/>
            </w:tcBorders>
          </w:tcPr>
          <w:p w14:paraId="04785758" w14:textId="77777777" w:rsidR="00EF451D" w:rsidRDefault="00EF451D" w:rsidP="00C97CFD">
            <w:pPr>
              <w:pStyle w:val="TAC"/>
              <w:rPr>
                <w:lang w:eastAsia="zh-CN"/>
              </w:rPr>
            </w:pPr>
            <w:r>
              <w:rPr>
                <w:rFonts w:hint="eastAsia"/>
              </w:rPr>
              <w:t>5</w:t>
            </w:r>
          </w:p>
        </w:tc>
        <w:tc>
          <w:tcPr>
            <w:tcW w:w="960" w:type="dxa"/>
            <w:tcBorders>
              <w:top w:val="single" w:sz="4" w:space="0" w:color="auto"/>
              <w:left w:val="single" w:sz="4" w:space="0" w:color="auto"/>
              <w:right w:val="single" w:sz="4" w:space="0" w:color="auto"/>
            </w:tcBorders>
          </w:tcPr>
          <w:p w14:paraId="17BB7827" w14:textId="77777777" w:rsidR="00EF451D" w:rsidRDefault="00EF451D" w:rsidP="00C97CFD">
            <w:pPr>
              <w:pStyle w:val="TAC"/>
              <w:rPr>
                <w:lang w:eastAsia="zh-CN"/>
              </w:rPr>
            </w:pPr>
            <w:r>
              <w:rPr>
                <w:rFonts w:hint="eastAsia"/>
              </w:rPr>
              <w:t>2</w:t>
            </w:r>
            <w:r>
              <w:t>5</w:t>
            </w:r>
          </w:p>
        </w:tc>
        <w:tc>
          <w:tcPr>
            <w:tcW w:w="960" w:type="dxa"/>
            <w:tcBorders>
              <w:top w:val="single" w:sz="4" w:space="0" w:color="auto"/>
              <w:left w:val="single" w:sz="4" w:space="0" w:color="auto"/>
              <w:right w:val="single" w:sz="4" w:space="0" w:color="auto"/>
            </w:tcBorders>
          </w:tcPr>
          <w:p w14:paraId="0DFD37F4" w14:textId="77777777" w:rsidR="00EF451D" w:rsidRPr="00532263" w:rsidRDefault="00EF451D" w:rsidP="00C97CFD">
            <w:pPr>
              <w:pStyle w:val="TAC"/>
              <w:rPr>
                <w:lang w:eastAsia="zh-CN"/>
              </w:rPr>
            </w:pPr>
            <w:r>
              <w:rPr>
                <w:rFonts w:hint="eastAsia"/>
              </w:rPr>
              <w:t>1</w:t>
            </w:r>
            <w:r>
              <w:t>850</w:t>
            </w:r>
          </w:p>
        </w:tc>
        <w:tc>
          <w:tcPr>
            <w:tcW w:w="977" w:type="dxa"/>
            <w:tcBorders>
              <w:top w:val="single" w:sz="4" w:space="0" w:color="auto"/>
              <w:left w:val="single" w:sz="4" w:space="0" w:color="auto"/>
              <w:bottom w:val="single" w:sz="4" w:space="0" w:color="auto"/>
              <w:right w:val="single" w:sz="4" w:space="0" w:color="auto"/>
            </w:tcBorders>
          </w:tcPr>
          <w:p w14:paraId="46583F91" w14:textId="77777777" w:rsidR="00EF451D" w:rsidRPr="00532263" w:rsidRDefault="00EF451D" w:rsidP="00C97CFD">
            <w:pPr>
              <w:pStyle w:val="TAC"/>
              <w:rPr>
                <w:lang w:eastAsia="zh-CN"/>
              </w:rPr>
            </w:pPr>
            <w:r>
              <w:rPr>
                <w:rFonts w:hint="eastAsia"/>
              </w:rPr>
              <w:t>2</w:t>
            </w:r>
            <w:r>
              <w:t>9.4</w:t>
            </w:r>
          </w:p>
        </w:tc>
        <w:tc>
          <w:tcPr>
            <w:tcW w:w="828" w:type="dxa"/>
            <w:tcBorders>
              <w:top w:val="single" w:sz="4" w:space="0" w:color="auto"/>
              <w:left w:val="single" w:sz="4" w:space="0" w:color="auto"/>
              <w:right w:val="single" w:sz="4" w:space="0" w:color="auto"/>
            </w:tcBorders>
            <w:vAlign w:val="center"/>
          </w:tcPr>
          <w:p w14:paraId="428B72CB" w14:textId="77777777" w:rsidR="00EF451D" w:rsidRDefault="00EF451D" w:rsidP="00C97CFD">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7ABFBCC5" w14:textId="77777777" w:rsidR="00EF451D" w:rsidRDefault="00EF451D" w:rsidP="00C97CFD">
            <w:pPr>
              <w:pStyle w:val="TAC"/>
              <w:rPr>
                <w:lang w:eastAsia="zh-CN"/>
              </w:rPr>
            </w:pPr>
            <w:r>
              <w:t>IMD2</w:t>
            </w:r>
            <w:r w:rsidRPr="00773895">
              <w:rPr>
                <w:vertAlign w:val="superscript"/>
              </w:rPr>
              <w:t>1</w:t>
            </w:r>
          </w:p>
        </w:tc>
      </w:tr>
      <w:tr w:rsidR="00EF451D" w14:paraId="19992409" w14:textId="77777777" w:rsidTr="00C97CF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A49F48D" w14:textId="77777777" w:rsidR="00EF451D" w:rsidRDefault="00EF451D" w:rsidP="00C97CFD">
            <w:pPr>
              <w:pStyle w:val="TAC"/>
              <w:rPr>
                <w:lang w:eastAsia="zh-CN"/>
              </w:rPr>
            </w:pPr>
          </w:p>
        </w:tc>
        <w:tc>
          <w:tcPr>
            <w:tcW w:w="1146" w:type="dxa"/>
            <w:tcBorders>
              <w:top w:val="single" w:sz="4" w:space="0" w:color="auto"/>
              <w:left w:val="single" w:sz="4" w:space="0" w:color="auto"/>
              <w:right w:val="single" w:sz="4" w:space="0" w:color="auto"/>
            </w:tcBorders>
            <w:vAlign w:val="center"/>
          </w:tcPr>
          <w:p w14:paraId="0237BCF6" w14:textId="77777777" w:rsidR="00EF451D" w:rsidRDefault="00EF451D" w:rsidP="00C97CFD">
            <w:pPr>
              <w:pStyle w:val="TAC"/>
              <w:rPr>
                <w:lang w:eastAsia="zh-CN"/>
              </w:rPr>
            </w:pPr>
            <w:r>
              <w:rPr>
                <w:color w:val="000000"/>
                <w:lang w:eastAsia="zh-CN"/>
              </w:rPr>
              <w:t>n41</w:t>
            </w:r>
          </w:p>
        </w:tc>
        <w:tc>
          <w:tcPr>
            <w:tcW w:w="960" w:type="dxa"/>
            <w:tcBorders>
              <w:top w:val="single" w:sz="4" w:space="0" w:color="auto"/>
              <w:left w:val="single" w:sz="4" w:space="0" w:color="auto"/>
              <w:right w:val="single" w:sz="4" w:space="0" w:color="auto"/>
            </w:tcBorders>
          </w:tcPr>
          <w:p w14:paraId="2F58E709" w14:textId="77777777" w:rsidR="00EF451D" w:rsidRPr="00532263" w:rsidRDefault="00EF451D" w:rsidP="00C97CFD">
            <w:pPr>
              <w:pStyle w:val="TAC"/>
              <w:rPr>
                <w:lang w:eastAsia="zh-CN"/>
              </w:rPr>
            </w:pPr>
            <w:r>
              <w:rPr>
                <w:rFonts w:hint="eastAsia"/>
              </w:rPr>
              <w:t>2</w:t>
            </w:r>
            <w:r>
              <w:t>570</w:t>
            </w:r>
          </w:p>
        </w:tc>
        <w:tc>
          <w:tcPr>
            <w:tcW w:w="964" w:type="dxa"/>
            <w:tcBorders>
              <w:top w:val="single" w:sz="4" w:space="0" w:color="auto"/>
              <w:left w:val="single" w:sz="4" w:space="0" w:color="auto"/>
              <w:right w:val="single" w:sz="4" w:space="0" w:color="auto"/>
            </w:tcBorders>
          </w:tcPr>
          <w:p w14:paraId="00A40A8F" w14:textId="77777777" w:rsidR="00EF451D" w:rsidRDefault="00EF451D" w:rsidP="00C97CFD">
            <w:pPr>
              <w:pStyle w:val="TAC"/>
              <w:rPr>
                <w:lang w:eastAsia="zh-CN"/>
              </w:rPr>
            </w:pPr>
            <w:r>
              <w:rPr>
                <w:rFonts w:hint="eastAsia"/>
              </w:rPr>
              <w:t>1</w:t>
            </w:r>
            <w:r>
              <w:t>0</w:t>
            </w:r>
          </w:p>
        </w:tc>
        <w:tc>
          <w:tcPr>
            <w:tcW w:w="960" w:type="dxa"/>
            <w:tcBorders>
              <w:top w:val="single" w:sz="4" w:space="0" w:color="auto"/>
              <w:left w:val="single" w:sz="4" w:space="0" w:color="auto"/>
              <w:right w:val="single" w:sz="4" w:space="0" w:color="auto"/>
            </w:tcBorders>
          </w:tcPr>
          <w:p w14:paraId="3035C29A" w14:textId="77777777" w:rsidR="00EF451D" w:rsidRDefault="00EF451D" w:rsidP="00C97CFD">
            <w:pPr>
              <w:pStyle w:val="TAC"/>
              <w:rPr>
                <w:lang w:eastAsia="zh-CN"/>
              </w:rPr>
            </w:pPr>
            <w:r>
              <w:rPr>
                <w:rFonts w:hint="eastAsia"/>
              </w:rPr>
              <w:t>5</w:t>
            </w:r>
            <w:r>
              <w:t>0</w:t>
            </w:r>
          </w:p>
        </w:tc>
        <w:tc>
          <w:tcPr>
            <w:tcW w:w="960" w:type="dxa"/>
            <w:tcBorders>
              <w:top w:val="single" w:sz="4" w:space="0" w:color="auto"/>
              <w:left w:val="single" w:sz="4" w:space="0" w:color="auto"/>
              <w:right w:val="single" w:sz="4" w:space="0" w:color="auto"/>
            </w:tcBorders>
          </w:tcPr>
          <w:p w14:paraId="19775FB2" w14:textId="77777777" w:rsidR="00EF451D" w:rsidRPr="00532263" w:rsidRDefault="00EF451D" w:rsidP="00C97CFD">
            <w:pPr>
              <w:pStyle w:val="TAC"/>
              <w:rPr>
                <w:lang w:eastAsia="zh-CN"/>
              </w:rPr>
            </w:pPr>
            <w:r>
              <w:rPr>
                <w:rFonts w:hint="eastAsia"/>
              </w:rPr>
              <w:t>2</w:t>
            </w:r>
            <w:r>
              <w:t>570</w:t>
            </w:r>
          </w:p>
        </w:tc>
        <w:tc>
          <w:tcPr>
            <w:tcW w:w="977" w:type="dxa"/>
            <w:tcBorders>
              <w:top w:val="single" w:sz="4" w:space="0" w:color="auto"/>
              <w:left w:val="single" w:sz="4" w:space="0" w:color="auto"/>
              <w:bottom w:val="single" w:sz="4" w:space="0" w:color="auto"/>
              <w:right w:val="single" w:sz="4" w:space="0" w:color="auto"/>
            </w:tcBorders>
          </w:tcPr>
          <w:p w14:paraId="139EF52A" w14:textId="77777777" w:rsidR="00EF451D" w:rsidRDefault="00EF451D" w:rsidP="00C97CFD">
            <w:pPr>
              <w:pStyle w:val="TAC"/>
              <w:rPr>
                <w:lang w:eastAsia="zh-CN"/>
              </w:rPr>
            </w:pPr>
            <w:r>
              <w:t>N/A</w:t>
            </w:r>
          </w:p>
        </w:tc>
        <w:tc>
          <w:tcPr>
            <w:tcW w:w="828" w:type="dxa"/>
            <w:tcBorders>
              <w:top w:val="single" w:sz="4" w:space="0" w:color="auto"/>
              <w:left w:val="single" w:sz="4" w:space="0" w:color="auto"/>
              <w:right w:val="single" w:sz="4" w:space="0" w:color="auto"/>
            </w:tcBorders>
            <w:vAlign w:val="center"/>
          </w:tcPr>
          <w:p w14:paraId="542FFEA5" w14:textId="77777777" w:rsidR="00EF451D" w:rsidRDefault="00EF451D" w:rsidP="00C97CFD">
            <w:pPr>
              <w:pStyle w:val="TAC"/>
              <w:rPr>
                <w:lang w:eastAsia="zh-CN"/>
              </w:rPr>
            </w:pPr>
            <w:r>
              <w:rPr>
                <w:color w:val="000000"/>
                <w:lang w:eastAsia="zh-CN"/>
              </w:rPr>
              <w:t>TDD</w:t>
            </w:r>
          </w:p>
        </w:tc>
        <w:tc>
          <w:tcPr>
            <w:tcW w:w="1057" w:type="dxa"/>
            <w:tcBorders>
              <w:top w:val="single" w:sz="4" w:space="0" w:color="auto"/>
              <w:left w:val="single" w:sz="4" w:space="0" w:color="auto"/>
              <w:right w:val="single" w:sz="4" w:space="0" w:color="auto"/>
            </w:tcBorders>
          </w:tcPr>
          <w:p w14:paraId="5048F2D8" w14:textId="77777777" w:rsidR="00EF451D" w:rsidRDefault="00EF451D" w:rsidP="00C97CFD">
            <w:pPr>
              <w:pStyle w:val="TAC"/>
              <w:rPr>
                <w:lang w:eastAsia="zh-CN"/>
              </w:rPr>
            </w:pPr>
            <w:r>
              <w:t>N/A</w:t>
            </w:r>
          </w:p>
        </w:tc>
      </w:tr>
      <w:tr w:rsidR="00EF451D" w14:paraId="03CEC36D" w14:textId="77777777" w:rsidTr="00C97CF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081F66" w14:textId="77777777" w:rsidR="00EF451D" w:rsidRDefault="00EF451D" w:rsidP="00C97CFD">
            <w:pPr>
              <w:pStyle w:val="TAC"/>
              <w:rPr>
                <w:lang w:eastAsia="zh-CN"/>
              </w:rPr>
            </w:pPr>
          </w:p>
        </w:tc>
        <w:tc>
          <w:tcPr>
            <w:tcW w:w="1146" w:type="dxa"/>
            <w:tcBorders>
              <w:top w:val="single" w:sz="4" w:space="0" w:color="auto"/>
              <w:left w:val="single" w:sz="4" w:space="0" w:color="auto"/>
              <w:right w:val="single" w:sz="4" w:space="0" w:color="auto"/>
            </w:tcBorders>
            <w:vAlign w:val="center"/>
          </w:tcPr>
          <w:p w14:paraId="09A95364" w14:textId="77777777" w:rsidR="00EF451D" w:rsidRDefault="00EF451D" w:rsidP="00C97CFD">
            <w:pPr>
              <w:pStyle w:val="TAC"/>
              <w:rPr>
                <w:lang w:eastAsia="zh-CN"/>
              </w:rPr>
            </w:pPr>
            <w:r>
              <w:rPr>
                <w:color w:val="000000"/>
              </w:rPr>
              <w:t>n79</w:t>
            </w:r>
          </w:p>
        </w:tc>
        <w:tc>
          <w:tcPr>
            <w:tcW w:w="960" w:type="dxa"/>
            <w:tcBorders>
              <w:top w:val="single" w:sz="4" w:space="0" w:color="auto"/>
              <w:left w:val="single" w:sz="4" w:space="0" w:color="auto"/>
              <w:right w:val="single" w:sz="4" w:space="0" w:color="auto"/>
            </w:tcBorders>
          </w:tcPr>
          <w:p w14:paraId="3FF0D3CF" w14:textId="77777777" w:rsidR="00EF451D" w:rsidRPr="00532263" w:rsidRDefault="00EF451D" w:rsidP="00C97CFD">
            <w:pPr>
              <w:pStyle w:val="TAC"/>
              <w:rPr>
                <w:lang w:eastAsia="zh-CN"/>
              </w:rPr>
            </w:pPr>
            <w:r>
              <w:rPr>
                <w:rFonts w:hint="eastAsia"/>
              </w:rPr>
              <w:t>4</w:t>
            </w:r>
            <w:r>
              <w:t>420</w:t>
            </w:r>
          </w:p>
        </w:tc>
        <w:tc>
          <w:tcPr>
            <w:tcW w:w="964" w:type="dxa"/>
            <w:tcBorders>
              <w:top w:val="single" w:sz="4" w:space="0" w:color="auto"/>
              <w:left w:val="single" w:sz="4" w:space="0" w:color="auto"/>
              <w:right w:val="single" w:sz="4" w:space="0" w:color="auto"/>
            </w:tcBorders>
          </w:tcPr>
          <w:p w14:paraId="14FA73AF" w14:textId="77777777" w:rsidR="00EF451D" w:rsidRDefault="00EF451D" w:rsidP="00C97CFD">
            <w:pPr>
              <w:pStyle w:val="TAC"/>
              <w:rPr>
                <w:lang w:eastAsia="zh-CN"/>
              </w:rPr>
            </w:pPr>
            <w:r>
              <w:rPr>
                <w:rFonts w:hint="eastAsia"/>
              </w:rPr>
              <w:t>4</w:t>
            </w:r>
            <w:r>
              <w:t>0</w:t>
            </w:r>
          </w:p>
        </w:tc>
        <w:tc>
          <w:tcPr>
            <w:tcW w:w="960" w:type="dxa"/>
            <w:tcBorders>
              <w:top w:val="single" w:sz="4" w:space="0" w:color="auto"/>
              <w:left w:val="single" w:sz="4" w:space="0" w:color="auto"/>
              <w:right w:val="single" w:sz="4" w:space="0" w:color="auto"/>
            </w:tcBorders>
          </w:tcPr>
          <w:p w14:paraId="6734BEFD" w14:textId="77777777" w:rsidR="00EF451D" w:rsidRDefault="00EF451D" w:rsidP="00C97CFD">
            <w:pPr>
              <w:pStyle w:val="TAC"/>
              <w:rPr>
                <w:lang w:eastAsia="zh-CN"/>
              </w:rPr>
            </w:pPr>
            <w:r>
              <w:rPr>
                <w:rFonts w:hint="eastAsia"/>
              </w:rPr>
              <w:t>2</w:t>
            </w:r>
            <w:r>
              <w:t>16</w:t>
            </w:r>
          </w:p>
        </w:tc>
        <w:tc>
          <w:tcPr>
            <w:tcW w:w="960" w:type="dxa"/>
            <w:tcBorders>
              <w:top w:val="single" w:sz="4" w:space="0" w:color="auto"/>
              <w:left w:val="single" w:sz="4" w:space="0" w:color="auto"/>
              <w:right w:val="single" w:sz="4" w:space="0" w:color="auto"/>
            </w:tcBorders>
          </w:tcPr>
          <w:p w14:paraId="6D8FD583" w14:textId="77777777" w:rsidR="00EF451D" w:rsidRPr="00532263" w:rsidRDefault="00EF451D" w:rsidP="00C97CFD">
            <w:pPr>
              <w:pStyle w:val="TAC"/>
              <w:rPr>
                <w:lang w:eastAsia="zh-CN"/>
              </w:rPr>
            </w:pPr>
            <w:r>
              <w:rPr>
                <w:rFonts w:hint="eastAsia"/>
              </w:rPr>
              <w:t>4</w:t>
            </w:r>
            <w:r>
              <w:t>42</w:t>
            </w:r>
            <w:r w:rsidRPr="00924593">
              <w:t>0</w:t>
            </w:r>
          </w:p>
        </w:tc>
        <w:tc>
          <w:tcPr>
            <w:tcW w:w="977" w:type="dxa"/>
            <w:tcBorders>
              <w:top w:val="single" w:sz="4" w:space="0" w:color="auto"/>
              <w:left w:val="single" w:sz="4" w:space="0" w:color="auto"/>
              <w:bottom w:val="single" w:sz="4" w:space="0" w:color="auto"/>
              <w:right w:val="single" w:sz="4" w:space="0" w:color="auto"/>
            </w:tcBorders>
          </w:tcPr>
          <w:p w14:paraId="41FEE81E" w14:textId="77777777" w:rsidR="00EF451D" w:rsidRDefault="00EF451D" w:rsidP="00C97CFD">
            <w:pPr>
              <w:pStyle w:val="TAC"/>
              <w:rPr>
                <w:lang w:eastAsia="zh-CN"/>
              </w:rPr>
            </w:pPr>
            <w:r>
              <w:t>N/A</w:t>
            </w:r>
          </w:p>
        </w:tc>
        <w:tc>
          <w:tcPr>
            <w:tcW w:w="828" w:type="dxa"/>
            <w:tcBorders>
              <w:top w:val="single" w:sz="4" w:space="0" w:color="auto"/>
              <w:left w:val="single" w:sz="4" w:space="0" w:color="auto"/>
              <w:right w:val="single" w:sz="4" w:space="0" w:color="auto"/>
            </w:tcBorders>
            <w:vAlign w:val="center"/>
          </w:tcPr>
          <w:p w14:paraId="6B1BA588" w14:textId="77777777" w:rsidR="00EF451D" w:rsidRDefault="00EF451D" w:rsidP="00C97CFD">
            <w:pPr>
              <w:pStyle w:val="TAC"/>
              <w:rPr>
                <w:lang w:eastAsia="zh-CN"/>
              </w:rPr>
            </w:pPr>
            <w:r>
              <w:rPr>
                <w:color w:val="000000"/>
                <w:lang w:eastAsia="zh-CN"/>
              </w:rPr>
              <w:t>TDD</w:t>
            </w:r>
          </w:p>
        </w:tc>
        <w:tc>
          <w:tcPr>
            <w:tcW w:w="1057" w:type="dxa"/>
            <w:tcBorders>
              <w:top w:val="single" w:sz="4" w:space="0" w:color="auto"/>
              <w:left w:val="single" w:sz="4" w:space="0" w:color="auto"/>
              <w:right w:val="single" w:sz="4" w:space="0" w:color="auto"/>
            </w:tcBorders>
          </w:tcPr>
          <w:p w14:paraId="1EAA3C0F" w14:textId="77777777" w:rsidR="00EF451D" w:rsidRDefault="00EF451D" w:rsidP="00C97CFD">
            <w:pPr>
              <w:pStyle w:val="TAC"/>
              <w:rPr>
                <w:lang w:eastAsia="zh-CN"/>
              </w:rPr>
            </w:pPr>
            <w:r>
              <w:t>N/A</w:t>
            </w:r>
          </w:p>
        </w:tc>
      </w:tr>
      <w:tr w:rsidR="00EF451D" w14:paraId="236E4D49" w14:textId="77777777" w:rsidTr="00C97CF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E2BD403" w14:textId="77777777" w:rsidR="00EF451D" w:rsidRDefault="00EF451D" w:rsidP="00C97CF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713F65" w14:textId="77777777" w:rsidR="00EF451D" w:rsidRDefault="00EF451D" w:rsidP="00C97CFD">
            <w:pPr>
              <w:pStyle w:val="TAC"/>
              <w:rPr>
                <w:color w:val="000000"/>
              </w:rPr>
            </w:pPr>
            <w:r>
              <w:rPr>
                <w:color w:val="000000"/>
              </w:rPr>
              <w:t>n3</w:t>
            </w:r>
          </w:p>
        </w:tc>
        <w:tc>
          <w:tcPr>
            <w:tcW w:w="960" w:type="dxa"/>
            <w:tcBorders>
              <w:top w:val="single" w:sz="4" w:space="0" w:color="auto"/>
              <w:left w:val="single" w:sz="4" w:space="0" w:color="auto"/>
              <w:bottom w:val="single" w:sz="4" w:space="0" w:color="auto"/>
              <w:right w:val="single" w:sz="4" w:space="0" w:color="auto"/>
            </w:tcBorders>
          </w:tcPr>
          <w:p w14:paraId="2D99EA65" w14:textId="77777777" w:rsidR="00EF451D" w:rsidRPr="00532263" w:rsidRDefault="00EF451D" w:rsidP="00C97CFD">
            <w:pPr>
              <w:pStyle w:val="TAC"/>
              <w:rPr>
                <w:lang w:eastAsia="zh-CN"/>
              </w:rPr>
            </w:pPr>
            <w:r>
              <w:rPr>
                <w:rFonts w:hint="eastAsia"/>
              </w:rPr>
              <w:t>1</w:t>
            </w:r>
            <w:r>
              <w:t>770</w:t>
            </w:r>
          </w:p>
        </w:tc>
        <w:tc>
          <w:tcPr>
            <w:tcW w:w="964" w:type="dxa"/>
            <w:tcBorders>
              <w:top w:val="single" w:sz="4" w:space="0" w:color="auto"/>
              <w:left w:val="single" w:sz="4" w:space="0" w:color="auto"/>
              <w:bottom w:val="single" w:sz="4" w:space="0" w:color="auto"/>
              <w:right w:val="single" w:sz="4" w:space="0" w:color="auto"/>
            </w:tcBorders>
          </w:tcPr>
          <w:p w14:paraId="04C20354" w14:textId="77777777" w:rsidR="00EF451D" w:rsidRPr="00532263" w:rsidRDefault="00EF451D" w:rsidP="00C97CFD">
            <w:pPr>
              <w:pStyle w:val="TAC"/>
              <w:rPr>
                <w:lang w:eastAsia="zh-CN"/>
              </w:rPr>
            </w:pPr>
            <w:r>
              <w:rPr>
                <w:rFonts w:hint="eastAsia"/>
              </w:rPr>
              <w:t>5</w:t>
            </w:r>
          </w:p>
        </w:tc>
        <w:tc>
          <w:tcPr>
            <w:tcW w:w="960" w:type="dxa"/>
            <w:tcBorders>
              <w:top w:val="single" w:sz="4" w:space="0" w:color="auto"/>
              <w:left w:val="single" w:sz="4" w:space="0" w:color="auto"/>
              <w:bottom w:val="single" w:sz="4" w:space="0" w:color="auto"/>
              <w:right w:val="single" w:sz="4" w:space="0" w:color="auto"/>
            </w:tcBorders>
          </w:tcPr>
          <w:p w14:paraId="220670CE" w14:textId="77777777" w:rsidR="00EF451D" w:rsidRPr="00532263" w:rsidRDefault="00EF451D" w:rsidP="00C97CFD">
            <w:pPr>
              <w:pStyle w:val="TAC"/>
              <w:rPr>
                <w:lang w:eastAsia="zh-CN"/>
              </w:rPr>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tcPr>
          <w:p w14:paraId="6C2246A8" w14:textId="77777777" w:rsidR="00EF451D" w:rsidRPr="00532263" w:rsidRDefault="00EF451D" w:rsidP="00C97CFD">
            <w:pPr>
              <w:pStyle w:val="TAC"/>
              <w:rPr>
                <w:lang w:eastAsia="zh-CN"/>
              </w:rPr>
            </w:pPr>
            <w:r>
              <w:rPr>
                <w:rFonts w:hint="eastAsia"/>
              </w:rPr>
              <w:t>1</w:t>
            </w:r>
            <w:r>
              <w:t>865</w:t>
            </w:r>
          </w:p>
        </w:tc>
        <w:tc>
          <w:tcPr>
            <w:tcW w:w="977" w:type="dxa"/>
            <w:tcBorders>
              <w:top w:val="single" w:sz="4" w:space="0" w:color="auto"/>
              <w:left w:val="single" w:sz="4" w:space="0" w:color="auto"/>
              <w:bottom w:val="single" w:sz="4" w:space="0" w:color="auto"/>
              <w:right w:val="single" w:sz="4" w:space="0" w:color="auto"/>
            </w:tcBorders>
          </w:tcPr>
          <w:p w14:paraId="79FD813B" w14:textId="77777777" w:rsidR="00EF451D" w:rsidRDefault="00EF451D" w:rsidP="00C97CFD">
            <w:pPr>
              <w:pStyle w:val="TAC"/>
              <w:rPr>
                <w:lang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0D53AB59" w14:textId="77777777" w:rsidR="00EF451D" w:rsidRDefault="00EF451D" w:rsidP="00C97CFD">
            <w:pPr>
              <w:pStyle w:val="TAC"/>
              <w:rPr>
                <w:color w:val="000000"/>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DE132FF" w14:textId="77777777" w:rsidR="00EF451D" w:rsidRDefault="00EF451D" w:rsidP="00C97CFD">
            <w:pPr>
              <w:pStyle w:val="TAC"/>
            </w:pPr>
            <w:r>
              <w:t>N/A</w:t>
            </w:r>
          </w:p>
        </w:tc>
      </w:tr>
      <w:tr w:rsidR="00EF451D" w14:paraId="5269C34F" w14:textId="77777777" w:rsidTr="00C97CF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997AB88" w14:textId="77777777" w:rsidR="00EF451D" w:rsidRDefault="00EF451D" w:rsidP="00C97CF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9C5B39" w14:textId="77777777" w:rsidR="00EF451D" w:rsidRDefault="00EF451D" w:rsidP="00C97CFD">
            <w:pPr>
              <w:pStyle w:val="TAC"/>
              <w:rPr>
                <w:color w:val="000000"/>
              </w:rPr>
            </w:pPr>
            <w:r>
              <w:rPr>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tcPr>
          <w:p w14:paraId="4B6452E0" w14:textId="77777777" w:rsidR="00EF451D" w:rsidRPr="00532263" w:rsidRDefault="00EF451D" w:rsidP="00C97CFD">
            <w:pPr>
              <w:pStyle w:val="TAC"/>
              <w:rPr>
                <w:lang w:eastAsia="zh-CN"/>
              </w:rPr>
            </w:pPr>
            <w:r>
              <w:rPr>
                <w:rFonts w:hint="eastAsia"/>
              </w:rPr>
              <w:t>2</w:t>
            </w:r>
            <w:r>
              <w:t>670</w:t>
            </w:r>
          </w:p>
        </w:tc>
        <w:tc>
          <w:tcPr>
            <w:tcW w:w="964" w:type="dxa"/>
            <w:tcBorders>
              <w:top w:val="single" w:sz="4" w:space="0" w:color="auto"/>
              <w:left w:val="single" w:sz="4" w:space="0" w:color="auto"/>
              <w:bottom w:val="single" w:sz="4" w:space="0" w:color="auto"/>
              <w:right w:val="single" w:sz="4" w:space="0" w:color="auto"/>
            </w:tcBorders>
          </w:tcPr>
          <w:p w14:paraId="62CC4BEA" w14:textId="77777777" w:rsidR="00EF451D" w:rsidRPr="00532263" w:rsidRDefault="00EF451D" w:rsidP="00C97CFD">
            <w:pPr>
              <w:pStyle w:val="TAC"/>
              <w:rPr>
                <w:lang w:eastAsia="zh-CN"/>
              </w:rPr>
            </w:pPr>
            <w:r>
              <w:rPr>
                <w:rFonts w:hint="eastAsia"/>
              </w:rPr>
              <w:t>1</w:t>
            </w:r>
            <w:r>
              <w:t>0</w:t>
            </w:r>
          </w:p>
        </w:tc>
        <w:tc>
          <w:tcPr>
            <w:tcW w:w="960" w:type="dxa"/>
            <w:tcBorders>
              <w:top w:val="single" w:sz="4" w:space="0" w:color="auto"/>
              <w:left w:val="single" w:sz="4" w:space="0" w:color="auto"/>
              <w:bottom w:val="single" w:sz="4" w:space="0" w:color="auto"/>
              <w:right w:val="single" w:sz="4" w:space="0" w:color="auto"/>
            </w:tcBorders>
          </w:tcPr>
          <w:p w14:paraId="52894977" w14:textId="77777777" w:rsidR="00EF451D" w:rsidRPr="00532263" w:rsidRDefault="00EF451D" w:rsidP="00C97CFD">
            <w:pPr>
              <w:pStyle w:val="TAC"/>
              <w:rPr>
                <w:lang w:eastAsia="zh-CN"/>
              </w:rPr>
            </w:pPr>
            <w:r>
              <w:rPr>
                <w:rFonts w:hint="eastAsia"/>
              </w:rPr>
              <w:t>5</w:t>
            </w:r>
            <w:r>
              <w:t>0</w:t>
            </w:r>
          </w:p>
        </w:tc>
        <w:tc>
          <w:tcPr>
            <w:tcW w:w="960" w:type="dxa"/>
            <w:tcBorders>
              <w:top w:val="single" w:sz="4" w:space="0" w:color="auto"/>
              <w:left w:val="single" w:sz="4" w:space="0" w:color="auto"/>
              <w:bottom w:val="single" w:sz="4" w:space="0" w:color="auto"/>
              <w:right w:val="single" w:sz="4" w:space="0" w:color="auto"/>
            </w:tcBorders>
          </w:tcPr>
          <w:p w14:paraId="77D444ED" w14:textId="77777777" w:rsidR="00EF451D" w:rsidRPr="00532263" w:rsidRDefault="00EF451D" w:rsidP="00C97CFD">
            <w:pPr>
              <w:pStyle w:val="TAC"/>
              <w:rPr>
                <w:lang w:eastAsia="zh-CN"/>
              </w:rPr>
            </w:pPr>
            <w:r>
              <w:rPr>
                <w:rFonts w:hint="eastAsia"/>
              </w:rPr>
              <w:t>2</w:t>
            </w:r>
            <w:r>
              <w:t>670</w:t>
            </w:r>
          </w:p>
        </w:tc>
        <w:tc>
          <w:tcPr>
            <w:tcW w:w="977" w:type="dxa"/>
            <w:tcBorders>
              <w:top w:val="single" w:sz="4" w:space="0" w:color="auto"/>
              <w:left w:val="single" w:sz="4" w:space="0" w:color="auto"/>
              <w:bottom w:val="single" w:sz="4" w:space="0" w:color="auto"/>
              <w:right w:val="single" w:sz="4" w:space="0" w:color="auto"/>
            </w:tcBorders>
          </w:tcPr>
          <w:p w14:paraId="25652B1D" w14:textId="77777777" w:rsidR="00EF451D" w:rsidRPr="00532263" w:rsidRDefault="00EF451D" w:rsidP="00C97CFD">
            <w:pPr>
              <w:pStyle w:val="TAC"/>
              <w:rPr>
                <w:lang w:eastAsia="zh-CN"/>
              </w:rPr>
            </w:pPr>
            <w:r>
              <w:rPr>
                <w:rFonts w:hint="eastAsia"/>
              </w:rPr>
              <w:t>3</w:t>
            </w:r>
            <w:r>
              <w:t>0.2</w:t>
            </w:r>
          </w:p>
        </w:tc>
        <w:tc>
          <w:tcPr>
            <w:tcW w:w="828" w:type="dxa"/>
            <w:tcBorders>
              <w:top w:val="single" w:sz="4" w:space="0" w:color="auto"/>
              <w:left w:val="single" w:sz="4" w:space="0" w:color="auto"/>
              <w:bottom w:val="single" w:sz="4" w:space="0" w:color="auto"/>
              <w:right w:val="single" w:sz="4" w:space="0" w:color="auto"/>
            </w:tcBorders>
            <w:vAlign w:val="center"/>
          </w:tcPr>
          <w:p w14:paraId="3533CA7B" w14:textId="77777777" w:rsidR="00EF451D" w:rsidRDefault="00EF451D" w:rsidP="00C97CFD">
            <w:pPr>
              <w:pStyle w:val="TAC"/>
              <w:rPr>
                <w:color w:val="000000"/>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EEBAD72" w14:textId="77777777" w:rsidR="00EF451D" w:rsidRDefault="00EF451D" w:rsidP="00C97CFD">
            <w:pPr>
              <w:pStyle w:val="TAC"/>
            </w:pPr>
            <w:r>
              <w:t>IMD2</w:t>
            </w:r>
            <w:r w:rsidRPr="00773895">
              <w:rPr>
                <w:vertAlign w:val="superscript"/>
              </w:rPr>
              <w:t>1</w:t>
            </w:r>
          </w:p>
        </w:tc>
      </w:tr>
      <w:tr w:rsidR="00EF451D" w14:paraId="557A0DF6" w14:textId="77777777" w:rsidTr="00C97CF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E767FD2" w14:textId="77777777" w:rsidR="00EF451D" w:rsidRDefault="00EF451D" w:rsidP="00C97CF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127820" w14:textId="77777777" w:rsidR="00EF451D" w:rsidRDefault="00EF451D" w:rsidP="00C97CFD">
            <w:pPr>
              <w:pStyle w:val="TAC"/>
              <w:rPr>
                <w:color w:val="000000"/>
              </w:rPr>
            </w:pPr>
            <w:r>
              <w:rPr>
                <w:color w:val="000000"/>
              </w:rPr>
              <w:t>n79</w:t>
            </w:r>
          </w:p>
        </w:tc>
        <w:tc>
          <w:tcPr>
            <w:tcW w:w="960" w:type="dxa"/>
            <w:tcBorders>
              <w:top w:val="single" w:sz="4" w:space="0" w:color="auto"/>
              <w:left w:val="single" w:sz="4" w:space="0" w:color="auto"/>
              <w:bottom w:val="single" w:sz="4" w:space="0" w:color="auto"/>
              <w:right w:val="single" w:sz="4" w:space="0" w:color="auto"/>
            </w:tcBorders>
          </w:tcPr>
          <w:p w14:paraId="56973F7C" w14:textId="77777777" w:rsidR="00EF451D" w:rsidRPr="00532263" w:rsidRDefault="00EF451D" w:rsidP="00C97CFD">
            <w:pPr>
              <w:pStyle w:val="TAC"/>
              <w:rPr>
                <w:lang w:eastAsia="zh-CN"/>
              </w:rPr>
            </w:pPr>
            <w:r>
              <w:rPr>
                <w:rFonts w:hint="eastAsia"/>
              </w:rPr>
              <w:t>4</w:t>
            </w:r>
            <w:r>
              <w:t>440</w:t>
            </w:r>
          </w:p>
        </w:tc>
        <w:tc>
          <w:tcPr>
            <w:tcW w:w="964" w:type="dxa"/>
            <w:tcBorders>
              <w:top w:val="single" w:sz="4" w:space="0" w:color="auto"/>
              <w:left w:val="single" w:sz="4" w:space="0" w:color="auto"/>
              <w:bottom w:val="single" w:sz="4" w:space="0" w:color="auto"/>
              <w:right w:val="single" w:sz="4" w:space="0" w:color="auto"/>
            </w:tcBorders>
          </w:tcPr>
          <w:p w14:paraId="036B6C6A" w14:textId="77777777" w:rsidR="00EF451D" w:rsidRPr="00532263" w:rsidRDefault="00EF451D" w:rsidP="00C97CFD">
            <w:pPr>
              <w:pStyle w:val="TAC"/>
              <w:rPr>
                <w:lang w:eastAsia="zh-CN"/>
              </w:rPr>
            </w:pPr>
            <w:r>
              <w:rPr>
                <w:rFonts w:hint="eastAsia"/>
              </w:rPr>
              <w:t>4</w:t>
            </w:r>
            <w:r>
              <w:t>0</w:t>
            </w:r>
          </w:p>
        </w:tc>
        <w:tc>
          <w:tcPr>
            <w:tcW w:w="960" w:type="dxa"/>
            <w:tcBorders>
              <w:top w:val="single" w:sz="4" w:space="0" w:color="auto"/>
              <w:left w:val="single" w:sz="4" w:space="0" w:color="auto"/>
              <w:bottom w:val="single" w:sz="4" w:space="0" w:color="auto"/>
              <w:right w:val="single" w:sz="4" w:space="0" w:color="auto"/>
            </w:tcBorders>
          </w:tcPr>
          <w:p w14:paraId="4B2AD55B" w14:textId="77777777" w:rsidR="00EF451D" w:rsidRPr="00532263" w:rsidRDefault="00EF451D" w:rsidP="00C97CFD">
            <w:pPr>
              <w:pStyle w:val="TAC"/>
              <w:rPr>
                <w:lang w:eastAsia="zh-CN"/>
              </w:rPr>
            </w:pPr>
            <w:r>
              <w:rPr>
                <w:rFonts w:hint="eastAsia"/>
              </w:rPr>
              <w:t>2</w:t>
            </w:r>
            <w:r>
              <w:t>16</w:t>
            </w:r>
          </w:p>
        </w:tc>
        <w:tc>
          <w:tcPr>
            <w:tcW w:w="960" w:type="dxa"/>
            <w:tcBorders>
              <w:top w:val="single" w:sz="4" w:space="0" w:color="auto"/>
              <w:left w:val="single" w:sz="4" w:space="0" w:color="auto"/>
              <w:bottom w:val="single" w:sz="4" w:space="0" w:color="auto"/>
              <w:right w:val="single" w:sz="4" w:space="0" w:color="auto"/>
            </w:tcBorders>
          </w:tcPr>
          <w:p w14:paraId="4547DC66" w14:textId="77777777" w:rsidR="00EF451D" w:rsidRPr="00532263" w:rsidRDefault="00EF451D" w:rsidP="00C97CFD">
            <w:pPr>
              <w:pStyle w:val="TAC"/>
              <w:rPr>
                <w:lang w:eastAsia="zh-CN"/>
              </w:rPr>
            </w:pPr>
            <w:r>
              <w:rPr>
                <w:rFonts w:hint="eastAsia"/>
              </w:rPr>
              <w:t>4</w:t>
            </w:r>
            <w:r>
              <w:t>440</w:t>
            </w:r>
          </w:p>
        </w:tc>
        <w:tc>
          <w:tcPr>
            <w:tcW w:w="977" w:type="dxa"/>
            <w:tcBorders>
              <w:top w:val="single" w:sz="4" w:space="0" w:color="auto"/>
              <w:left w:val="single" w:sz="4" w:space="0" w:color="auto"/>
              <w:bottom w:val="single" w:sz="4" w:space="0" w:color="auto"/>
              <w:right w:val="single" w:sz="4" w:space="0" w:color="auto"/>
            </w:tcBorders>
          </w:tcPr>
          <w:p w14:paraId="70DF14CF" w14:textId="77777777" w:rsidR="00EF451D" w:rsidRDefault="00EF451D" w:rsidP="00C97CFD">
            <w:pPr>
              <w:pStyle w:val="TAC"/>
              <w:rPr>
                <w:lang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392E4EA6" w14:textId="77777777" w:rsidR="00EF451D" w:rsidRDefault="00EF451D" w:rsidP="00C97CFD">
            <w:pPr>
              <w:pStyle w:val="TAC"/>
              <w:rPr>
                <w:color w:val="000000"/>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08BFD1D" w14:textId="77777777" w:rsidR="00EF451D" w:rsidRDefault="00EF451D" w:rsidP="00C97CFD">
            <w:pPr>
              <w:pStyle w:val="TAC"/>
            </w:pPr>
            <w:r w:rsidRPr="005F0A64">
              <w:t>N/A</w:t>
            </w:r>
          </w:p>
        </w:tc>
      </w:tr>
      <w:tr w:rsidR="00EF451D" w14:paraId="4BCD691D" w14:textId="77777777" w:rsidTr="00C97CF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6767AB2" w14:textId="77777777" w:rsidR="00EF451D" w:rsidRDefault="00EF451D" w:rsidP="00C97CF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4DE0D2" w14:textId="77777777" w:rsidR="00EF451D" w:rsidRDefault="00EF451D" w:rsidP="00C97CFD">
            <w:pPr>
              <w:pStyle w:val="TAC"/>
              <w:rPr>
                <w:color w:val="000000"/>
              </w:rPr>
            </w:pPr>
            <w:r>
              <w:rPr>
                <w:color w:val="000000"/>
              </w:rPr>
              <w:t>n3</w:t>
            </w:r>
          </w:p>
        </w:tc>
        <w:tc>
          <w:tcPr>
            <w:tcW w:w="960" w:type="dxa"/>
            <w:tcBorders>
              <w:top w:val="single" w:sz="4" w:space="0" w:color="auto"/>
              <w:left w:val="single" w:sz="4" w:space="0" w:color="auto"/>
              <w:bottom w:val="single" w:sz="4" w:space="0" w:color="auto"/>
              <w:right w:val="single" w:sz="4" w:space="0" w:color="auto"/>
            </w:tcBorders>
          </w:tcPr>
          <w:p w14:paraId="28B6B02F" w14:textId="77777777" w:rsidR="00EF451D" w:rsidRPr="00773895" w:rsidRDefault="00EF451D" w:rsidP="00C97CFD">
            <w:pPr>
              <w:pStyle w:val="TAC"/>
              <w:rPr>
                <w:lang w:eastAsia="zh-CN"/>
              </w:rPr>
            </w:pPr>
            <w:r>
              <w:rPr>
                <w:rFonts w:hint="eastAsia"/>
              </w:rPr>
              <w:t>1</w:t>
            </w:r>
            <w:r>
              <w:t>770</w:t>
            </w:r>
          </w:p>
        </w:tc>
        <w:tc>
          <w:tcPr>
            <w:tcW w:w="964" w:type="dxa"/>
            <w:tcBorders>
              <w:top w:val="single" w:sz="4" w:space="0" w:color="auto"/>
              <w:left w:val="single" w:sz="4" w:space="0" w:color="auto"/>
              <w:bottom w:val="single" w:sz="4" w:space="0" w:color="auto"/>
              <w:right w:val="single" w:sz="4" w:space="0" w:color="auto"/>
            </w:tcBorders>
          </w:tcPr>
          <w:p w14:paraId="0391B107" w14:textId="77777777" w:rsidR="00EF451D" w:rsidRPr="00773895" w:rsidRDefault="00EF451D" w:rsidP="00C97CFD">
            <w:pPr>
              <w:pStyle w:val="TAC"/>
              <w:rPr>
                <w:lang w:eastAsia="zh-CN"/>
              </w:rPr>
            </w:pPr>
            <w:r>
              <w:rPr>
                <w:rFonts w:hint="eastAsia"/>
              </w:rPr>
              <w:t>5</w:t>
            </w:r>
          </w:p>
        </w:tc>
        <w:tc>
          <w:tcPr>
            <w:tcW w:w="960" w:type="dxa"/>
            <w:tcBorders>
              <w:top w:val="single" w:sz="4" w:space="0" w:color="auto"/>
              <w:left w:val="single" w:sz="4" w:space="0" w:color="auto"/>
              <w:bottom w:val="single" w:sz="4" w:space="0" w:color="auto"/>
              <w:right w:val="single" w:sz="4" w:space="0" w:color="auto"/>
            </w:tcBorders>
          </w:tcPr>
          <w:p w14:paraId="074104A1" w14:textId="77777777" w:rsidR="00EF451D" w:rsidRPr="00773895" w:rsidRDefault="00EF451D" w:rsidP="00C97CFD">
            <w:pPr>
              <w:pStyle w:val="TAC"/>
              <w:rPr>
                <w:lang w:eastAsia="zh-CN"/>
              </w:rPr>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tcPr>
          <w:p w14:paraId="645B58F9" w14:textId="77777777" w:rsidR="00EF451D" w:rsidRPr="00773895" w:rsidRDefault="00EF451D" w:rsidP="00C97CFD">
            <w:pPr>
              <w:pStyle w:val="TAC"/>
              <w:rPr>
                <w:lang w:eastAsia="zh-CN"/>
              </w:rPr>
            </w:pPr>
            <w:r>
              <w:rPr>
                <w:rFonts w:hint="eastAsia"/>
              </w:rPr>
              <w:t>1</w:t>
            </w:r>
            <w:r>
              <w:t>865</w:t>
            </w:r>
          </w:p>
        </w:tc>
        <w:tc>
          <w:tcPr>
            <w:tcW w:w="977" w:type="dxa"/>
            <w:tcBorders>
              <w:top w:val="single" w:sz="4" w:space="0" w:color="auto"/>
              <w:left w:val="single" w:sz="4" w:space="0" w:color="auto"/>
              <w:bottom w:val="single" w:sz="4" w:space="0" w:color="auto"/>
              <w:right w:val="single" w:sz="4" w:space="0" w:color="auto"/>
            </w:tcBorders>
          </w:tcPr>
          <w:p w14:paraId="1F71230C" w14:textId="77777777" w:rsidR="00EF451D" w:rsidRDefault="00EF451D" w:rsidP="00C97CFD">
            <w:pPr>
              <w:pStyle w:val="TAC"/>
              <w:rPr>
                <w:lang w:eastAsia="zh-CN"/>
              </w:rPr>
            </w:pPr>
            <w:r w:rsidRPr="00CD47B8">
              <w:t>N/A</w:t>
            </w:r>
          </w:p>
        </w:tc>
        <w:tc>
          <w:tcPr>
            <w:tcW w:w="828" w:type="dxa"/>
            <w:tcBorders>
              <w:top w:val="single" w:sz="4" w:space="0" w:color="auto"/>
              <w:left w:val="single" w:sz="4" w:space="0" w:color="auto"/>
              <w:bottom w:val="single" w:sz="4" w:space="0" w:color="auto"/>
              <w:right w:val="single" w:sz="4" w:space="0" w:color="auto"/>
            </w:tcBorders>
            <w:vAlign w:val="center"/>
          </w:tcPr>
          <w:p w14:paraId="525A4DFD" w14:textId="77777777" w:rsidR="00EF451D" w:rsidRDefault="00EF451D" w:rsidP="00C97CFD">
            <w:pPr>
              <w:pStyle w:val="TAC"/>
              <w:rPr>
                <w:color w:val="000000"/>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D6EB973" w14:textId="77777777" w:rsidR="00EF451D" w:rsidRDefault="00EF451D" w:rsidP="00C97CFD">
            <w:pPr>
              <w:pStyle w:val="TAC"/>
            </w:pPr>
            <w:r w:rsidRPr="005F0A64">
              <w:t>N/A</w:t>
            </w:r>
          </w:p>
        </w:tc>
      </w:tr>
      <w:tr w:rsidR="00EF451D" w14:paraId="26E9BA3F" w14:textId="77777777" w:rsidTr="00C97CF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2464C96" w14:textId="77777777" w:rsidR="00EF451D" w:rsidRDefault="00EF451D" w:rsidP="00C97CF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F4E22B" w14:textId="77777777" w:rsidR="00EF451D" w:rsidRDefault="00EF451D" w:rsidP="00C97CFD">
            <w:pPr>
              <w:pStyle w:val="TAC"/>
              <w:rPr>
                <w:color w:val="000000"/>
              </w:rPr>
            </w:pPr>
            <w:r>
              <w:rPr>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tcPr>
          <w:p w14:paraId="369576FF" w14:textId="77777777" w:rsidR="00EF451D" w:rsidRPr="00773895" w:rsidRDefault="00EF451D" w:rsidP="00C97CFD">
            <w:pPr>
              <w:pStyle w:val="TAC"/>
              <w:rPr>
                <w:lang w:eastAsia="zh-CN"/>
              </w:rPr>
            </w:pPr>
            <w:r>
              <w:rPr>
                <w:rFonts w:hint="eastAsia"/>
              </w:rPr>
              <w:t>2</w:t>
            </w:r>
            <w:r>
              <w:t>670</w:t>
            </w:r>
          </w:p>
        </w:tc>
        <w:tc>
          <w:tcPr>
            <w:tcW w:w="964" w:type="dxa"/>
            <w:tcBorders>
              <w:top w:val="single" w:sz="4" w:space="0" w:color="auto"/>
              <w:left w:val="single" w:sz="4" w:space="0" w:color="auto"/>
              <w:bottom w:val="single" w:sz="4" w:space="0" w:color="auto"/>
              <w:right w:val="single" w:sz="4" w:space="0" w:color="auto"/>
            </w:tcBorders>
          </w:tcPr>
          <w:p w14:paraId="1F02D35B" w14:textId="77777777" w:rsidR="00EF451D" w:rsidRPr="00773895" w:rsidRDefault="00EF451D" w:rsidP="00C97CFD">
            <w:pPr>
              <w:pStyle w:val="TAC"/>
              <w:rPr>
                <w:lang w:eastAsia="zh-CN"/>
              </w:rPr>
            </w:pPr>
            <w:r>
              <w:rPr>
                <w:rFonts w:hint="eastAsia"/>
              </w:rPr>
              <w:t>1</w:t>
            </w:r>
            <w:r>
              <w:t>0</w:t>
            </w:r>
          </w:p>
        </w:tc>
        <w:tc>
          <w:tcPr>
            <w:tcW w:w="960" w:type="dxa"/>
            <w:tcBorders>
              <w:top w:val="single" w:sz="4" w:space="0" w:color="auto"/>
              <w:left w:val="single" w:sz="4" w:space="0" w:color="auto"/>
              <w:bottom w:val="single" w:sz="4" w:space="0" w:color="auto"/>
              <w:right w:val="single" w:sz="4" w:space="0" w:color="auto"/>
            </w:tcBorders>
          </w:tcPr>
          <w:p w14:paraId="4A72FECF" w14:textId="77777777" w:rsidR="00EF451D" w:rsidRPr="00773895" w:rsidRDefault="00EF451D" w:rsidP="00C97CFD">
            <w:pPr>
              <w:pStyle w:val="TAC"/>
              <w:rPr>
                <w:lang w:eastAsia="zh-CN"/>
              </w:rPr>
            </w:pPr>
            <w:r>
              <w:rPr>
                <w:rFonts w:hint="eastAsia"/>
              </w:rPr>
              <w:t>5</w:t>
            </w:r>
            <w:r>
              <w:t>0</w:t>
            </w:r>
          </w:p>
        </w:tc>
        <w:tc>
          <w:tcPr>
            <w:tcW w:w="960" w:type="dxa"/>
            <w:tcBorders>
              <w:top w:val="single" w:sz="4" w:space="0" w:color="auto"/>
              <w:left w:val="single" w:sz="4" w:space="0" w:color="auto"/>
              <w:bottom w:val="single" w:sz="4" w:space="0" w:color="auto"/>
              <w:right w:val="single" w:sz="4" w:space="0" w:color="auto"/>
            </w:tcBorders>
          </w:tcPr>
          <w:p w14:paraId="38A6203E" w14:textId="77777777" w:rsidR="00EF451D" w:rsidRPr="00773895" w:rsidRDefault="00EF451D" w:rsidP="00C97CFD">
            <w:pPr>
              <w:pStyle w:val="TAC"/>
              <w:rPr>
                <w:lang w:eastAsia="zh-CN"/>
              </w:rPr>
            </w:pPr>
            <w:r>
              <w:rPr>
                <w:rFonts w:hint="eastAsia"/>
              </w:rPr>
              <w:t>2</w:t>
            </w:r>
            <w:r>
              <w:t>670</w:t>
            </w:r>
          </w:p>
        </w:tc>
        <w:tc>
          <w:tcPr>
            <w:tcW w:w="977" w:type="dxa"/>
            <w:tcBorders>
              <w:top w:val="single" w:sz="4" w:space="0" w:color="auto"/>
              <w:left w:val="single" w:sz="4" w:space="0" w:color="auto"/>
              <w:bottom w:val="single" w:sz="4" w:space="0" w:color="auto"/>
              <w:right w:val="single" w:sz="4" w:space="0" w:color="auto"/>
            </w:tcBorders>
          </w:tcPr>
          <w:p w14:paraId="582FCA95" w14:textId="77777777" w:rsidR="00EF451D" w:rsidRDefault="00EF451D" w:rsidP="00C97CFD">
            <w:pPr>
              <w:pStyle w:val="TAC"/>
              <w:rPr>
                <w:lang w:eastAsia="zh-CN"/>
              </w:rPr>
            </w:pPr>
            <w:r w:rsidRPr="00CD47B8">
              <w:t>N/A</w:t>
            </w:r>
          </w:p>
        </w:tc>
        <w:tc>
          <w:tcPr>
            <w:tcW w:w="828" w:type="dxa"/>
            <w:tcBorders>
              <w:top w:val="single" w:sz="4" w:space="0" w:color="auto"/>
              <w:left w:val="single" w:sz="4" w:space="0" w:color="auto"/>
              <w:bottom w:val="single" w:sz="4" w:space="0" w:color="auto"/>
              <w:right w:val="single" w:sz="4" w:space="0" w:color="auto"/>
            </w:tcBorders>
            <w:vAlign w:val="center"/>
          </w:tcPr>
          <w:p w14:paraId="3C7B8AB9" w14:textId="77777777" w:rsidR="00EF451D" w:rsidRDefault="00EF451D" w:rsidP="00C97CFD">
            <w:pPr>
              <w:pStyle w:val="TAC"/>
              <w:rPr>
                <w:color w:val="000000"/>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A85B7D1" w14:textId="77777777" w:rsidR="00EF451D" w:rsidRDefault="00EF451D" w:rsidP="00C97CFD">
            <w:pPr>
              <w:pStyle w:val="TAC"/>
            </w:pPr>
            <w:r w:rsidRPr="005F0A64">
              <w:t>N/A</w:t>
            </w:r>
          </w:p>
        </w:tc>
      </w:tr>
      <w:tr w:rsidR="00EF451D" w14:paraId="575ACFBF" w14:textId="77777777" w:rsidTr="00C97CF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F9ADD3F" w14:textId="77777777" w:rsidR="00EF451D" w:rsidRDefault="00EF451D" w:rsidP="00C97CF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26BC57" w14:textId="77777777" w:rsidR="00EF451D" w:rsidRDefault="00EF451D" w:rsidP="00C97CFD">
            <w:pPr>
              <w:pStyle w:val="TAC"/>
              <w:rPr>
                <w:color w:val="000000"/>
              </w:rPr>
            </w:pPr>
            <w:r>
              <w:rPr>
                <w:color w:val="000000"/>
              </w:rPr>
              <w:t>n79</w:t>
            </w:r>
          </w:p>
        </w:tc>
        <w:tc>
          <w:tcPr>
            <w:tcW w:w="960" w:type="dxa"/>
            <w:tcBorders>
              <w:top w:val="single" w:sz="4" w:space="0" w:color="auto"/>
              <w:left w:val="single" w:sz="4" w:space="0" w:color="auto"/>
              <w:bottom w:val="single" w:sz="4" w:space="0" w:color="auto"/>
              <w:right w:val="single" w:sz="4" w:space="0" w:color="auto"/>
            </w:tcBorders>
          </w:tcPr>
          <w:p w14:paraId="2014123A" w14:textId="77777777" w:rsidR="00EF451D" w:rsidRPr="00773895" w:rsidRDefault="00EF451D" w:rsidP="00C97CFD">
            <w:pPr>
              <w:pStyle w:val="TAC"/>
              <w:rPr>
                <w:lang w:eastAsia="zh-CN"/>
              </w:rPr>
            </w:pPr>
            <w:r>
              <w:rPr>
                <w:rFonts w:hint="eastAsia"/>
              </w:rPr>
              <w:t>4</w:t>
            </w:r>
            <w:r>
              <w:t>440</w:t>
            </w:r>
          </w:p>
        </w:tc>
        <w:tc>
          <w:tcPr>
            <w:tcW w:w="964" w:type="dxa"/>
            <w:tcBorders>
              <w:top w:val="single" w:sz="4" w:space="0" w:color="auto"/>
              <w:left w:val="single" w:sz="4" w:space="0" w:color="auto"/>
              <w:bottom w:val="single" w:sz="4" w:space="0" w:color="auto"/>
              <w:right w:val="single" w:sz="4" w:space="0" w:color="auto"/>
            </w:tcBorders>
          </w:tcPr>
          <w:p w14:paraId="3D0BEC86" w14:textId="77777777" w:rsidR="00EF451D" w:rsidRPr="00773895" w:rsidRDefault="00EF451D" w:rsidP="00C97CFD">
            <w:pPr>
              <w:pStyle w:val="TAC"/>
              <w:rPr>
                <w:lang w:eastAsia="zh-CN"/>
              </w:rPr>
            </w:pPr>
            <w:r>
              <w:rPr>
                <w:rFonts w:hint="eastAsia"/>
              </w:rPr>
              <w:t>4</w:t>
            </w:r>
            <w:r>
              <w:t>0</w:t>
            </w:r>
          </w:p>
        </w:tc>
        <w:tc>
          <w:tcPr>
            <w:tcW w:w="960" w:type="dxa"/>
            <w:tcBorders>
              <w:top w:val="single" w:sz="4" w:space="0" w:color="auto"/>
              <w:left w:val="single" w:sz="4" w:space="0" w:color="auto"/>
              <w:bottom w:val="single" w:sz="4" w:space="0" w:color="auto"/>
              <w:right w:val="single" w:sz="4" w:space="0" w:color="auto"/>
            </w:tcBorders>
          </w:tcPr>
          <w:p w14:paraId="0D7DA607" w14:textId="77777777" w:rsidR="00EF451D" w:rsidRPr="00773895" w:rsidRDefault="00EF451D" w:rsidP="00C97CFD">
            <w:pPr>
              <w:pStyle w:val="TAC"/>
              <w:rPr>
                <w:lang w:eastAsia="zh-CN"/>
              </w:rPr>
            </w:pPr>
            <w:r>
              <w:rPr>
                <w:rFonts w:hint="eastAsia"/>
              </w:rPr>
              <w:t>2</w:t>
            </w:r>
            <w:r>
              <w:t>16</w:t>
            </w:r>
          </w:p>
        </w:tc>
        <w:tc>
          <w:tcPr>
            <w:tcW w:w="960" w:type="dxa"/>
            <w:tcBorders>
              <w:top w:val="single" w:sz="4" w:space="0" w:color="auto"/>
              <w:left w:val="single" w:sz="4" w:space="0" w:color="auto"/>
              <w:bottom w:val="single" w:sz="4" w:space="0" w:color="auto"/>
              <w:right w:val="single" w:sz="4" w:space="0" w:color="auto"/>
            </w:tcBorders>
          </w:tcPr>
          <w:p w14:paraId="285709C0" w14:textId="77777777" w:rsidR="00EF451D" w:rsidRPr="00773895" w:rsidRDefault="00EF451D" w:rsidP="00C97CFD">
            <w:pPr>
              <w:pStyle w:val="TAC"/>
              <w:rPr>
                <w:lang w:eastAsia="zh-CN"/>
              </w:rPr>
            </w:pPr>
            <w:r>
              <w:rPr>
                <w:rFonts w:hint="eastAsia"/>
              </w:rPr>
              <w:t>4</w:t>
            </w:r>
            <w:r>
              <w:t>440</w:t>
            </w:r>
          </w:p>
        </w:tc>
        <w:tc>
          <w:tcPr>
            <w:tcW w:w="977" w:type="dxa"/>
            <w:tcBorders>
              <w:top w:val="single" w:sz="4" w:space="0" w:color="auto"/>
              <w:left w:val="single" w:sz="4" w:space="0" w:color="auto"/>
              <w:bottom w:val="single" w:sz="4" w:space="0" w:color="auto"/>
              <w:right w:val="single" w:sz="4" w:space="0" w:color="auto"/>
            </w:tcBorders>
          </w:tcPr>
          <w:p w14:paraId="2E1DCEDC" w14:textId="77777777" w:rsidR="00EF451D" w:rsidRPr="00773895" w:rsidRDefault="00EF451D" w:rsidP="00C97CFD">
            <w:pPr>
              <w:pStyle w:val="TAC"/>
              <w:rPr>
                <w:lang w:eastAsia="zh-CN"/>
              </w:rPr>
            </w:pPr>
            <w:r>
              <w:rPr>
                <w:rFonts w:hint="eastAsia"/>
              </w:rPr>
              <w:t>3</w:t>
            </w:r>
            <w:r>
              <w:t>0.8</w:t>
            </w:r>
          </w:p>
        </w:tc>
        <w:tc>
          <w:tcPr>
            <w:tcW w:w="828" w:type="dxa"/>
            <w:tcBorders>
              <w:top w:val="single" w:sz="4" w:space="0" w:color="auto"/>
              <w:left w:val="single" w:sz="4" w:space="0" w:color="auto"/>
              <w:bottom w:val="single" w:sz="4" w:space="0" w:color="auto"/>
              <w:right w:val="single" w:sz="4" w:space="0" w:color="auto"/>
            </w:tcBorders>
            <w:vAlign w:val="center"/>
          </w:tcPr>
          <w:p w14:paraId="4895AC08" w14:textId="77777777" w:rsidR="00EF451D" w:rsidRDefault="00EF451D" w:rsidP="00C97CFD">
            <w:pPr>
              <w:pStyle w:val="TAC"/>
              <w:rPr>
                <w:color w:val="000000"/>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0F58E24" w14:textId="77777777" w:rsidR="00EF451D" w:rsidRDefault="00EF451D" w:rsidP="00C97CFD">
            <w:pPr>
              <w:pStyle w:val="TAC"/>
            </w:pPr>
            <w:r>
              <w:t>IMD2</w:t>
            </w:r>
            <w:r w:rsidRPr="00773895">
              <w:rPr>
                <w:vertAlign w:val="superscript"/>
              </w:rPr>
              <w:t>1</w:t>
            </w:r>
          </w:p>
        </w:tc>
      </w:tr>
      <w:tr w:rsidR="00EF451D" w14:paraId="34B1ADEE" w14:textId="77777777" w:rsidTr="00C97CFD">
        <w:trPr>
          <w:trHeight w:val="187"/>
          <w:jc w:val="center"/>
        </w:trPr>
        <w:tc>
          <w:tcPr>
            <w:tcW w:w="9859" w:type="dxa"/>
            <w:gridSpan w:val="9"/>
            <w:tcBorders>
              <w:top w:val="nil"/>
              <w:left w:val="single" w:sz="4" w:space="0" w:color="auto"/>
              <w:bottom w:val="single" w:sz="4" w:space="0" w:color="auto"/>
              <w:right w:val="single" w:sz="4" w:space="0" w:color="auto"/>
            </w:tcBorders>
            <w:shd w:val="clear" w:color="auto" w:fill="auto"/>
            <w:vAlign w:val="center"/>
          </w:tcPr>
          <w:p w14:paraId="51E0B5F7" w14:textId="77777777" w:rsidR="00EF451D" w:rsidRPr="00773895" w:rsidRDefault="00EF451D" w:rsidP="00C97CFD">
            <w:pPr>
              <w:pStyle w:val="TAN"/>
            </w:pPr>
            <w:r>
              <w:t xml:space="preserve">NOTE 1: This band is subject to IMD5 also which MSD is not specified. </w:t>
            </w:r>
          </w:p>
        </w:tc>
      </w:tr>
    </w:tbl>
    <w:p w14:paraId="1F6A5E34" w14:textId="77777777" w:rsidR="00EF451D" w:rsidRDefault="00EF451D" w:rsidP="00EF451D"/>
    <w:p w14:paraId="26BF886E" w14:textId="64A359E9" w:rsidR="00CF0FE9" w:rsidRPr="004B5957" w:rsidRDefault="00CF0FE9" w:rsidP="004B5957">
      <w:pPr>
        <w:pStyle w:val="21"/>
      </w:pPr>
      <w:bookmarkStart w:id="196" w:name="_Toc136288193"/>
      <w:r w:rsidRPr="004B5957">
        <w:t>5.12</w:t>
      </w:r>
      <w:r w:rsidRPr="004B5957">
        <w:tab/>
        <w:t>CA_n29-n70-n71</w:t>
      </w:r>
      <w:bookmarkEnd w:id="196"/>
    </w:p>
    <w:p w14:paraId="1CE1B530" w14:textId="154083A2" w:rsidR="00CF0FE9" w:rsidRPr="004B5957" w:rsidRDefault="00CF0FE9" w:rsidP="00CF0FE9">
      <w:pPr>
        <w:pStyle w:val="31"/>
      </w:pPr>
      <w:bookmarkStart w:id="197" w:name="_Toc136288194"/>
      <w:r>
        <w:t>5.12.1</w:t>
      </w:r>
      <w:r>
        <w:tab/>
      </w:r>
      <w:r w:rsidRPr="004B5957">
        <w:t>Common for 1 band UL and 2 bands UL CA</w:t>
      </w:r>
      <w:bookmarkEnd w:id="197"/>
    </w:p>
    <w:p w14:paraId="19F0A205" w14:textId="1D12B7FA" w:rsidR="00CF0FE9" w:rsidRPr="004B5957" w:rsidRDefault="00CF0FE9" w:rsidP="00CF0FE9">
      <w:pPr>
        <w:pStyle w:val="41"/>
      </w:pPr>
      <w:bookmarkStart w:id="198" w:name="_Toc109046455"/>
      <w:bookmarkStart w:id="199" w:name="_Toc136288195"/>
      <w:r>
        <w:t>5.12.1.1</w:t>
      </w:r>
      <w:r>
        <w:tab/>
      </w:r>
      <w:r w:rsidRPr="004B5957">
        <w:t>Operating bands for CA</w:t>
      </w:r>
      <w:bookmarkEnd w:id="198"/>
      <w:bookmarkEnd w:id="199"/>
    </w:p>
    <w:p w14:paraId="3F845A68" w14:textId="0E552996" w:rsidR="00CF0FE9" w:rsidRPr="004B5957" w:rsidRDefault="00CF0FE9" w:rsidP="00CF0FE9">
      <w:pPr>
        <w:pStyle w:val="TH"/>
        <w:rPr>
          <w:rFonts w:cs="Arial"/>
        </w:rPr>
      </w:pPr>
      <w:r w:rsidRPr="004B5957">
        <w:rPr>
          <w:rFonts w:cs="Arial"/>
        </w:rPr>
        <w:t>Table 5.12.1.1-1: 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CF0FE9" w14:paraId="6DB1DF99" w14:textId="77777777" w:rsidTr="00C97CFD">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538D1149" w14:textId="77777777" w:rsidR="00CF0FE9" w:rsidRDefault="00CF0FE9" w:rsidP="00C97CFD">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65DCFEA0" w14:textId="77777777" w:rsidR="00CF0FE9" w:rsidRDefault="00CF0FE9" w:rsidP="00C97CFD">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6A21298C" w14:textId="77777777" w:rsidR="00CF0FE9" w:rsidRDefault="00CF0FE9" w:rsidP="00C97CFD">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543CF81" w14:textId="77777777" w:rsidR="00CF0FE9" w:rsidRDefault="00CF0FE9" w:rsidP="00C97CFD">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657C5410" w14:textId="77777777" w:rsidR="00CF0FE9" w:rsidRDefault="00CF0FE9" w:rsidP="00C97CFD">
            <w:pPr>
              <w:keepNext/>
              <w:keepLines/>
              <w:spacing w:after="0"/>
              <w:jc w:val="center"/>
              <w:rPr>
                <w:rFonts w:ascii="Arial" w:hAnsi="Arial"/>
                <w:b/>
                <w:color w:val="000000"/>
                <w:sz w:val="18"/>
              </w:rPr>
            </w:pPr>
            <w:r>
              <w:rPr>
                <w:rFonts w:ascii="Arial" w:hAnsi="Arial"/>
                <w:b/>
                <w:color w:val="000000"/>
                <w:sz w:val="18"/>
              </w:rPr>
              <w:t>Duplex Mode</w:t>
            </w:r>
          </w:p>
        </w:tc>
      </w:tr>
      <w:tr w:rsidR="00CF0FE9" w14:paraId="66C6A489" w14:textId="77777777" w:rsidTr="00C97CF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DBDF1A" w14:textId="77777777" w:rsidR="00CF0FE9" w:rsidRDefault="00CF0FE9" w:rsidP="00C97CFD">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0ABF4A" w14:textId="77777777" w:rsidR="00CF0FE9" w:rsidRDefault="00CF0FE9" w:rsidP="00C97CFD">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4059415D" w14:textId="77777777" w:rsidR="00CF0FE9" w:rsidRDefault="00CF0FE9" w:rsidP="00C97CFD">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B2D7190" w14:textId="77777777" w:rsidR="00CF0FE9" w:rsidRDefault="00CF0FE9" w:rsidP="00C97CFD">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6A86EA" w14:textId="77777777" w:rsidR="00CF0FE9" w:rsidRDefault="00CF0FE9" w:rsidP="00C97CFD">
            <w:pPr>
              <w:spacing w:after="0"/>
              <w:rPr>
                <w:rFonts w:ascii="Arial" w:hAnsi="Arial"/>
                <w:b/>
                <w:color w:val="000000"/>
                <w:sz w:val="18"/>
              </w:rPr>
            </w:pPr>
          </w:p>
        </w:tc>
      </w:tr>
      <w:tr w:rsidR="00CF0FE9" w14:paraId="6A16ADBC" w14:textId="77777777" w:rsidTr="00C97CFD">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A2FA54" w14:textId="77777777" w:rsidR="00CF0FE9" w:rsidRDefault="00CF0FE9" w:rsidP="00C97CFD">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6A4B33" w14:textId="77777777" w:rsidR="00CF0FE9" w:rsidRDefault="00CF0FE9" w:rsidP="00C97CFD">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28D39F8C" w14:textId="77777777" w:rsidR="00CF0FE9" w:rsidRDefault="00CF0FE9" w:rsidP="00C97CFD">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599C844A" w14:textId="77777777" w:rsidR="00CF0FE9" w:rsidRDefault="00CF0FE9" w:rsidP="00C97CFD">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8C0131" w14:textId="77777777" w:rsidR="00CF0FE9" w:rsidRDefault="00CF0FE9" w:rsidP="00C97CFD">
            <w:pPr>
              <w:spacing w:after="0"/>
              <w:rPr>
                <w:rFonts w:ascii="Arial" w:hAnsi="Arial"/>
                <w:b/>
                <w:color w:val="000000"/>
                <w:sz w:val="18"/>
              </w:rPr>
            </w:pPr>
          </w:p>
        </w:tc>
      </w:tr>
      <w:tr w:rsidR="00CF0FE9" w14:paraId="395604DA" w14:textId="77777777" w:rsidTr="00C97CFD">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0313E595" w14:textId="77777777" w:rsidR="00CF0FE9" w:rsidRPr="00050EB8" w:rsidRDefault="00CF0FE9" w:rsidP="00C97CFD">
            <w:pPr>
              <w:keepNext/>
              <w:keepLines/>
              <w:spacing w:after="0"/>
              <w:jc w:val="center"/>
              <w:rPr>
                <w:rFonts w:ascii="Arial" w:hAnsi="Arial"/>
                <w:color w:val="000000"/>
                <w:sz w:val="18"/>
                <w:lang w:eastAsia="zh-CN"/>
              </w:rPr>
            </w:pPr>
            <w:r w:rsidRPr="009B4792">
              <w:rPr>
                <w:rFonts w:ascii="Arial" w:eastAsia="宋体" w:hAnsi="Arial"/>
                <w:color w:val="000000"/>
                <w:sz w:val="18"/>
                <w:lang w:eastAsia="zh-CN"/>
              </w:rPr>
              <w:t>CA_</w:t>
            </w:r>
            <w:r>
              <w:rPr>
                <w:rFonts w:ascii="Arial" w:eastAsia="宋体" w:hAnsi="Arial"/>
                <w:color w:val="000000"/>
                <w:sz w:val="18"/>
                <w:lang w:eastAsia="zh-CN"/>
              </w:rPr>
              <w:t>n29</w:t>
            </w:r>
            <w:r w:rsidRPr="009B4792">
              <w:rPr>
                <w:rFonts w:ascii="Arial" w:eastAsia="宋体" w:hAnsi="Arial"/>
                <w:color w:val="000000"/>
                <w:sz w:val="18"/>
                <w:lang w:eastAsia="zh-CN"/>
              </w:rPr>
              <w:t>-n</w:t>
            </w:r>
            <w:r>
              <w:rPr>
                <w:rFonts w:ascii="Arial" w:eastAsia="宋体" w:hAnsi="Arial"/>
                <w:color w:val="000000"/>
                <w:sz w:val="18"/>
                <w:lang w:eastAsia="zh-CN"/>
              </w:rPr>
              <w:t>70-n71</w:t>
            </w:r>
          </w:p>
        </w:tc>
        <w:tc>
          <w:tcPr>
            <w:tcW w:w="1067" w:type="dxa"/>
            <w:tcBorders>
              <w:top w:val="single" w:sz="4" w:space="0" w:color="auto"/>
              <w:left w:val="single" w:sz="4" w:space="0" w:color="auto"/>
              <w:bottom w:val="single" w:sz="4" w:space="0" w:color="auto"/>
              <w:right w:val="single" w:sz="4" w:space="0" w:color="auto"/>
            </w:tcBorders>
            <w:vAlign w:val="center"/>
            <w:hideMark/>
          </w:tcPr>
          <w:p w14:paraId="2D5B4844" w14:textId="77777777" w:rsidR="00CF0FE9" w:rsidRPr="00050EB8" w:rsidRDefault="00CF0FE9" w:rsidP="00C97CFD">
            <w:pPr>
              <w:keepNext/>
              <w:keepLines/>
              <w:spacing w:after="0"/>
              <w:jc w:val="center"/>
              <w:rPr>
                <w:rFonts w:ascii="Arial" w:hAnsi="Arial"/>
                <w:color w:val="000000"/>
                <w:sz w:val="18"/>
              </w:rPr>
            </w:pPr>
            <w:r>
              <w:rPr>
                <w:rFonts w:ascii="Arial" w:hAnsi="Arial"/>
                <w:color w:val="000000"/>
                <w:sz w:val="18"/>
              </w:rPr>
              <w:t>n29</w:t>
            </w:r>
          </w:p>
        </w:tc>
        <w:tc>
          <w:tcPr>
            <w:tcW w:w="1212" w:type="dxa"/>
            <w:tcBorders>
              <w:top w:val="single" w:sz="4" w:space="0" w:color="auto"/>
              <w:left w:val="single" w:sz="4" w:space="0" w:color="auto"/>
              <w:bottom w:val="single" w:sz="4" w:space="0" w:color="auto"/>
              <w:right w:val="single" w:sz="4" w:space="0" w:color="auto"/>
            </w:tcBorders>
            <w:hideMark/>
          </w:tcPr>
          <w:p w14:paraId="21F028F5" w14:textId="77777777" w:rsidR="00CF0FE9" w:rsidRPr="00050EB8" w:rsidRDefault="00CF0FE9" w:rsidP="00C97CFD">
            <w:pPr>
              <w:keepNext/>
              <w:keepLines/>
              <w:spacing w:after="0"/>
              <w:jc w:val="center"/>
              <w:rPr>
                <w:rFonts w:ascii="Arial" w:hAnsi="Arial" w:cs="Arial"/>
                <w:color w:val="000000"/>
                <w:sz w:val="18"/>
                <w:lang w:eastAsia="zh-CN"/>
              </w:rPr>
            </w:pPr>
            <w:r>
              <w:rPr>
                <w:rFonts w:ascii="Arial" w:hAnsi="Arial" w:cs="Arial"/>
                <w:color w:val="000000"/>
                <w:sz w:val="18"/>
                <w:lang w:eastAsia="zh-CN"/>
              </w:rPr>
              <w:t>N/A</w:t>
            </w:r>
          </w:p>
        </w:tc>
        <w:tc>
          <w:tcPr>
            <w:tcW w:w="317" w:type="dxa"/>
            <w:tcBorders>
              <w:top w:val="single" w:sz="4" w:space="0" w:color="auto"/>
              <w:left w:val="single" w:sz="4" w:space="0" w:color="auto"/>
              <w:bottom w:val="single" w:sz="4" w:space="0" w:color="auto"/>
              <w:right w:val="single" w:sz="4" w:space="0" w:color="auto"/>
            </w:tcBorders>
            <w:hideMark/>
          </w:tcPr>
          <w:p w14:paraId="155FF7BA" w14:textId="77777777" w:rsidR="00CF0FE9" w:rsidRDefault="00CF0FE9" w:rsidP="00C97CFD">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1DAF614E" w14:textId="77777777" w:rsidR="00CF0FE9" w:rsidRPr="00050EB8" w:rsidRDefault="00CF0FE9" w:rsidP="00C97CFD">
            <w:pPr>
              <w:keepNext/>
              <w:keepLines/>
              <w:spacing w:after="0"/>
              <w:jc w:val="center"/>
              <w:rPr>
                <w:rFonts w:ascii="Arial" w:hAnsi="Arial" w:cs="Arial"/>
                <w:color w:val="000000"/>
                <w:sz w:val="18"/>
                <w:lang w:eastAsia="zh-CN"/>
              </w:rPr>
            </w:pPr>
            <w:r>
              <w:rPr>
                <w:rFonts w:ascii="Arial" w:hAnsi="Arial" w:cs="Arial"/>
                <w:color w:val="000000"/>
                <w:sz w:val="18"/>
                <w:lang w:eastAsia="zh-CN"/>
              </w:rPr>
              <w:t>N/A</w:t>
            </w:r>
          </w:p>
        </w:tc>
        <w:tc>
          <w:tcPr>
            <w:tcW w:w="1210" w:type="dxa"/>
            <w:tcBorders>
              <w:top w:val="single" w:sz="4" w:space="0" w:color="auto"/>
              <w:left w:val="single" w:sz="4" w:space="0" w:color="auto"/>
              <w:bottom w:val="single" w:sz="4" w:space="0" w:color="auto"/>
              <w:right w:val="single" w:sz="4" w:space="0" w:color="auto"/>
            </w:tcBorders>
            <w:hideMark/>
          </w:tcPr>
          <w:p w14:paraId="6C34B2CB" w14:textId="77777777" w:rsidR="00CF0FE9" w:rsidRPr="00050EB8" w:rsidRDefault="00CF0FE9" w:rsidP="00C97CFD">
            <w:pPr>
              <w:keepNext/>
              <w:keepLines/>
              <w:spacing w:after="0"/>
              <w:jc w:val="right"/>
              <w:rPr>
                <w:rFonts w:ascii="Arial" w:hAnsi="Arial" w:cs="Arial"/>
                <w:color w:val="000000"/>
                <w:sz w:val="18"/>
                <w:lang w:eastAsia="zh-CN"/>
              </w:rPr>
            </w:pPr>
            <w:r>
              <w:rPr>
                <w:rFonts w:ascii="Arial" w:hAnsi="Arial" w:cs="Arial"/>
                <w:sz w:val="18"/>
                <w:lang w:val="en-US" w:eastAsia="zh-CN"/>
              </w:rPr>
              <w:t>717 MHz</w:t>
            </w:r>
          </w:p>
        </w:tc>
        <w:tc>
          <w:tcPr>
            <w:tcW w:w="317" w:type="dxa"/>
            <w:tcBorders>
              <w:top w:val="single" w:sz="4" w:space="0" w:color="auto"/>
              <w:left w:val="single" w:sz="4" w:space="0" w:color="auto"/>
              <w:bottom w:val="single" w:sz="4" w:space="0" w:color="auto"/>
              <w:right w:val="single" w:sz="4" w:space="0" w:color="auto"/>
            </w:tcBorders>
            <w:hideMark/>
          </w:tcPr>
          <w:p w14:paraId="3CBBFE32" w14:textId="77777777" w:rsidR="00CF0FE9" w:rsidRDefault="00CF0FE9" w:rsidP="00C97CFD">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1313A619" w14:textId="77777777" w:rsidR="00CF0FE9" w:rsidRPr="00050EB8" w:rsidRDefault="00CF0FE9" w:rsidP="00C97CFD">
            <w:pPr>
              <w:keepNext/>
              <w:keepLines/>
              <w:spacing w:after="0"/>
              <w:rPr>
                <w:rFonts w:ascii="Arial" w:hAnsi="Arial" w:cs="Arial"/>
                <w:color w:val="000000"/>
                <w:sz w:val="18"/>
                <w:lang w:eastAsia="zh-CN"/>
              </w:rPr>
            </w:pPr>
            <w:r>
              <w:rPr>
                <w:rFonts w:ascii="Arial" w:hAnsi="Arial" w:cs="Arial"/>
                <w:sz w:val="18"/>
                <w:lang w:val="en-US" w:eastAsia="zh-CN"/>
              </w:rPr>
              <w:t>728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3D7D011" w14:textId="77777777" w:rsidR="00CF0FE9" w:rsidRPr="00050EB8" w:rsidRDefault="00CF0FE9" w:rsidP="00C97CFD">
            <w:pPr>
              <w:keepNext/>
              <w:keepLines/>
              <w:spacing w:after="0"/>
              <w:jc w:val="center"/>
              <w:rPr>
                <w:rFonts w:ascii="Arial" w:hAnsi="Arial"/>
                <w:color w:val="000000"/>
                <w:sz w:val="18"/>
                <w:lang w:eastAsia="zh-CN"/>
              </w:rPr>
            </w:pPr>
            <w:r w:rsidRPr="001241A7">
              <w:rPr>
                <w:rFonts w:ascii="Arial" w:hAnsi="Arial" w:cs="Arial"/>
                <w:sz w:val="18"/>
                <w:highlight w:val="yellow"/>
                <w:lang w:eastAsia="ja-JP"/>
              </w:rPr>
              <w:t>SDL</w:t>
            </w:r>
          </w:p>
        </w:tc>
      </w:tr>
      <w:tr w:rsidR="00CF0FE9" w14:paraId="5D5DA22B" w14:textId="77777777" w:rsidTr="00C97CF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04EF98" w14:textId="77777777" w:rsidR="00CF0FE9" w:rsidRPr="00050EB8" w:rsidRDefault="00CF0FE9" w:rsidP="00C97CFD">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3C68703D" w14:textId="77777777" w:rsidR="00CF0FE9" w:rsidRPr="00050EB8" w:rsidRDefault="00CF0FE9" w:rsidP="00C97CFD">
            <w:pPr>
              <w:keepNext/>
              <w:keepLines/>
              <w:spacing w:after="0"/>
              <w:jc w:val="center"/>
              <w:rPr>
                <w:rFonts w:ascii="Arial" w:hAnsi="Arial"/>
                <w:color w:val="000000"/>
                <w:sz w:val="18"/>
              </w:rPr>
            </w:pPr>
            <w:r>
              <w:rPr>
                <w:rFonts w:ascii="Arial" w:eastAsia="宋体" w:hAnsi="Arial"/>
                <w:color w:val="000000"/>
                <w:sz w:val="18"/>
                <w:lang w:eastAsia="zh-CN"/>
              </w:rPr>
              <w:t>n70</w:t>
            </w:r>
          </w:p>
        </w:tc>
        <w:tc>
          <w:tcPr>
            <w:tcW w:w="1212" w:type="dxa"/>
            <w:tcBorders>
              <w:top w:val="single" w:sz="4" w:space="0" w:color="auto"/>
              <w:left w:val="single" w:sz="4" w:space="0" w:color="auto"/>
              <w:bottom w:val="single" w:sz="4" w:space="0" w:color="auto"/>
              <w:right w:val="single" w:sz="4" w:space="0" w:color="auto"/>
            </w:tcBorders>
          </w:tcPr>
          <w:p w14:paraId="0DA69BB8" w14:textId="77777777" w:rsidR="00CF0FE9" w:rsidRPr="00050EB8" w:rsidRDefault="00CF0FE9" w:rsidP="00C97CFD">
            <w:pPr>
              <w:keepNext/>
              <w:keepLines/>
              <w:spacing w:after="0"/>
              <w:jc w:val="right"/>
              <w:rPr>
                <w:rFonts w:ascii="Arial" w:hAnsi="Arial" w:cs="Arial"/>
                <w:color w:val="000000"/>
                <w:sz w:val="18"/>
                <w:lang w:eastAsia="zh-CN"/>
              </w:rPr>
            </w:pPr>
            <w:r>
              <w:rPr>
                <w:rFonts w:ascii="Arial" w:hAnsi="Arial" w:cs="Arial"/>
                <w:sz w:val="18"/>
                <w:lang w:val="en-US" w:eastAsia="zh-CN"/>
              </w:rPr>
              <w:t>1695 MHz</w:t>
            </w:r>
          </w:p>
        </w:tc>
        <w:tc>
          <w:tcPr>
            <w:tcW w:w="317" w:type="dxa"/>
            <w:tcBorders>
              <w:top w:val="single" w:sz="4" w:space="0" w:color="auto"/>
              <w:left w:val="single" w:sz="4" w:space="0" w:color="auto"/>
              <w:bottom w:val="single" w:sz="4" w:space="0" w:color="auto"/>
              <w:right w:val="single" w:sz="4" w:space="0" w:color="auto"/>
            </w:tcBorders>
          </w:tcPr>
          <w:p w14:paraId="4BB0A73A" w14:textId="77777777" w:rsidR="00CF0FE9" w:rsidRDefault="00CF0FE9" w:rsidP="00C97CFD">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tcPr>
          <w:p w14:paraId="530C3D8D" w14:textId="77777777" w:rsidR="00CF0FE9" w:rsidRPr="00050EB8" w:rsidRDefault="00CF0FE9" w:rsidP="00C97CFD">
            <w:pPr>
              <w:keepNext/>
              <w:keepLines/>
              <w:spacing w:after="0"/>
              <w:rPr>
                <w:rFonts w:ascii="Arial" w:hAnsi="Arial" w:cs="Arial"/>
                <w:color w:val="000000"/>
                <w:sz w:val="18"/>
                <w:lang w:eastAsia="zh-CN"/>
              </w:rPr>
            </w:pPr>
            <w:r>
              <w:rPr>
                <w:rFonts w:ascii="Arial" w:hAnsi="Arial" w:cs="Arial"/>
                <w:sz w:val="18"/>
                <w:lang w:val="en-US" w:eastAsia="zh-CN"/>
              </w:rPr>
              <w:t>1710 MHz</w:t>
            </w:r>
          </w:p>
        </w:tc>
        <w:tc>
          <w:tcPr>
            <w:tcW w:w="1210" w:type="dxa"/>
            <w:tcBorders>
              <w:top w:val="single" w:sz="4" w:space="0" w:color="auto"/>
              <w:left w:val="single" w:sz="4" w:space="0" w:color="auto"/>
              <w:bottom w:val="single" w:sz="4" w:space="0" w:color="auto"/>
              <w:right w:val="single" w:sz="4" w:space="0" w:color="auto"/>
            </w:tcBorders>
          </w:tcPr>
          <w:p w14:paraId="17A23021" w14:textId="77777777" w:rsidR="00CF0FE9" w:rsidRPr="00050EB8" w:rsidRDefault="00CF0FE9" w:rsidP="00C97CFD">
            <w:pPr>
              <w:keepNext/>
              <w:keepLines/>
              <w:spacing w:after="0"/>
              <w:jc w:val="right"/>
              <w:rPr>
                <w:rFonts w:ascii="Arial" w:hAnsi="Arial" w:cs="Arial"/>
                <w:color w:val="000000"/>
                <w:sz w:val="18"/>
                <w:lang w:eastAsia="zh-CN"/>
              </w:rPr>
            </w:pPr>
            <w:r>
              <w:rPr>
                <w:rFonts w:ascii="Arial" w:hAnsi="Arial" w:cs="Arial"/>
                <w:sz w:val="18"/>
                <w:lang w:val="en-US" w:eastAsia="zh-CN"/>
              </w:rPr>
              <w:t>1995 MHz</w:t>
            </w:r>
          </w:p>
        </w:tc>
        <w:tc>
          <w:tcPr>
            <w:tcW w:w="317" w:type="dxa"/>
            <w:tcBorders>
              <w:top w:val="single" w:sz="4" w:space="0" w:color="auto"/>
              <w:left w:val="single" w:sz="4" w:space="0" w:color="auto"/>
              <w:bottom w:val="single" w:sz="4" w:space="0" w:color="auto"/>
              <w:right w:val="single" w:sz="4" w:space="0" w:color="auto"/>
            </w:tcBorders>
          </w:tcPr>
          <w:p w14:paraId="441D16AA" w14:textId="77777777" w:rsidR="00CF0FE9" w:rsidRDefault="00CF0FE9" w:rsidP="00C97CFD">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2AFB45D6" w14:textId="77777777" w:rsidR="00CF0FE9" w:rsidRPr="00050EB8" w:rsidRDefault="00CF0FE9" w:rsidP="00C97CFD">
            <w:pPr>
              <w:keepNext/>
              <w:keepLines/>
              <w:spacing w:after="0"/>
              <w:rPr>
                <w:rFonts w:ascii="Arial" w:hAnsi="Arial" w:cs="Arial"/>
                <w:color w:val="000000"/>
                <w:sz w:val="18"/>
                <w:lang w:eastAsia="zh-CN"/>
              </w:rPr>
            </w:pPr>
            <w:r>
              <w:rPr>
                <w:rFonts w:ascii="Arial" w:hAnsi="Arial" w:cs="Arial"/>
                <w:sz w:val="18"/>
                <w:lang w:val="en-US" w:eastAsia="zh-CN"/>
              </w:rPr>
              <w:t>2020 MHz</w:t>
            </w:r>
          </w:p>
        </w:tc>
        <w:tc>
          <w:tcPr>
            <w:tcW w:w="850" w:type="dxa"/>
            <w:tcBorders>
              <w:top w:val="single" w:sz="4" w:space="0" w:color="auto"/>
              <w:left w:val="single" w:sz="4" w:space="0" w:color="auto"/>
              <w:bottom w:val="single" w:sz="4" w:space="0" w:color="auto"/>
              <w:right w:val="single" w:sz="4" w:space="0" w:color="auto"/>
            </w:tcBorders>
            <w:vAlign w:val="center"/>
          </w:tcPr>
          <w:p w14:paraId="04B2E090" w14:textId="77777777" w:rsidR="00CF0FE9" w:rsidRPr="00050EB8" w:rsidRDefault="00CF0FE9" w:rsidP="00C97CFD">
            <w:pPr>
              <w:keepNext/>
              <w:keepLines/>
              <w:spacing w:after="0"/>
              <w:jc w:val="center"/>
              <w:rPr>
                <w:rFonts w:ascii="Arial" w:hAnsi="Arial"/>
                <w:color w:val="000000"/>
                <w:sz w:val="18"/>
                <w:lang w:eastAsia="zh-CN"/>
              </w:rPr>
            </w:pPr>
            <w:r>
              <w:rPr>
                <w:rFonts w:ascii="Arial" w:hAnsi="Arial" w:cs="Arial"/>
                <w:sz w:val="18"/>
                <w:lang w:eastAsia="ja-JP"/>
              </w:rPr>
              <w:t>FDD</w:t>
            </w:r>
          </w:p>
        </w:tc>
      </w:tr>
      <w:tr w:rsidR="00CF0FE9" w14:paraId="1C9C8AF8" w14:textId="77777777" w:rsidTr="00C97CF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232BC0" w14:textId="77777777" w:rsidR="00CF0FE9" w:rsidRPr="00050EB8" w:rsidRDefault="00CF0FE9" w:rsidP="00C97CFD">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1C5266AE" w14:textId="77777777" w:rsidR="00CF0FE9" w:rsidRPr="00050EB8" w:rsidRDefault="00CF0FE9" w:rsidP="00C97CFD">
            <w:pPr>
              <w:keepNext/>
              <w:keepLines/>
              <w:spacing w:after="0"/>
              <w:jc w:val="center"/>
              <w:rPr>
                <w:rFonts w:ascii="Arial" w:hAnsi="Arial"/>
                <w:color w:val="000000"/>
                <w:sz w:val="18"/>
                <w:lang w:eastAsia="zh-CN"/>
              </w:rPr>
            </w:pPr>
            <w:r>
              <w:rPr>
                <w:rFonts w:ascii="Arial" w:eastAsia="宋体" w:hAnsi="Arial" w:cs="Arial"/>
                <w:sz w:val="18"/>
                <w:lang w:val="en-US" w:eastAsia="zh-CN"/>
              </w:rPr>
              <w:t>n71</w:t>
            </w:r>
          </w:p>
        </w:tc>
        <w:tc>
          <w:tcPr>
            <w:tcW w:w="1212" w:type="dxa"/>
            <w:tcBorders>
              <w:top w:val="single" w:sz="4" w:space="0" w:color="auto"/>
              <w:left w:val="single" w:sz="4" w:space="0" w:color="auto"/>
              <w:bottom w:val="single" w:sz="4" w:space="0" w:color="auto"/>
              <w:right w:val="single" w:sz="4" w:space="0" w:color="auto"/>
            </w:tcBorders>
            <w:vAlign w:val="center"/>
          </w:tcPr>
          <w:p w14:paraId="2039D37D" w14:textId="77777777" w:rsidR="00CF0FE9" w:rsidRPr="00050EB8" w:rsidRDefault="00CF0FE9" w:rsidP="00C97CFD">
            <w:pPr>
              <w:keepNext/>
              <w:keepLines/>
              <w:spacing w:after="0"/>
              <w:jc w:val="right"/>
              <w:rPr>
                <w:rFonts w:ascii="Arial" w:hAnsi="Arial" w:cs="Arial"/>
                <w:color w:val="000000"/>
                <w:sz w:val="18"/>
                <w:lang w:eastAsia="zh-CN"/>
              </w:rPr>
            </w:pPr>
            <w:r>
              <w:rPr>
                <w:rFonts w:ascii="Arial" w:hAnsi="Arial" w:cs="Arial"/>
                <w:sz w:val="18"/>
                <w:lang w:val="en-US" w:eastAsia="zh-CN"/>
              </w:rPr>
              <w:t>663 MHz</w:t>
            </w:r>
          </w:p>
        </w:tc>
        <w:tc>
          <w:tcPr>
            <w:tcW w:w="317" w:type="dxa"/>
            <w:tcBorders>
              <w:top w:val="single" w:sz="4" w:space="0" w:color="auto"/>
              <w:left w:val="single" w:sz="4" w:space="0" w:color="auto"/>
              <w:bottom w:val="single" w:sz="4" w:space="0" w:color="auto"/>
              <w:right w:val="single" w:sz="4" w:space="0" w:color="auto"/>
            </w:tcBorders>
            <w:vAlign w:val="center"/>
          </w:tcPr>
          <w:p w14:paraId="657337AD" w14:textId="77777777" w:rsidR="00CF0FE9" w:rsidRDefault="00CF0FE9" w:rsidP="00C97CFD">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102BDCD0" w14:textId="77777777" w:rsidR="00CF0FE9" w:rsidRPr="00050EB8" w:rsidRDefault="00CF0FE9" w:rsidP="00C97CFD">
            <w:pPr>
              <w:keepNext/>
              <w:keepLines/>
              <w:spacing w:after="0"/>
              <w:rPr>
                <w:rFonts w:ascii="Arial" w:hAnsi="Arial" w:cs="Arial"/>
                <w:color w:val="000000"/>
                <w:sz w:val="18"/>
                <w:lang w:eastAsia="zh-CN"/>
              </w:rPr>
            </w:pPr>
            <w:r>
              <w:rPr>
                <w:rFonts w:ascii="Arial" w:hAnsi="Arial" w:cs="Arial"/>
                <w:sz w:val="18"/>
                <w:lang w:val="en-US" w:eastAsia="zh-CN"/>
              </w:rPr>
              <w:t>698 MHz</w:t>
            </w:r>
          </w:p>
        </w:tc>
        <w:tc>
          <w:tcPr>
            <w:tcW w:w="1210" w:type="dxa"/>
            <w:tcBorders>
              <w:top w:val="single" w:sz="4" w:space="0" w:color="auto"/>
              <w:left w:val="single" w:sz="4" w:space="0" w:color="auto"/>
              <w:bottom w:val="single" w:sz="4" w:space="0" w:color="auto"/>
              <w:right w:val="single" w:sz="4" w:space="0" w:color="auto"/>
            </w:tcBorders>
            <w:vAlign w:val="center"/>
          </w:tcPr>
          <w:p w14:paraId="7DC2DFCA" w14:textId="77777777" w:rsidR="00CF0FE9" w:rsidRPr="00050EB8" w:rsidRDefault="00CF0FE9" w:rsidP="00C97CFD">
            <w:pPr>
              <w:keepNext/>
              <w:keepLines/>
              <w:spacing w:after="0"/>
              <w:jc w:val="right"/>
              <w:rPr>
                <w:rFonts w:ascii="Arial" w:hAnsi="Arial" w:cs="Arial"/>
                <w:color w:val="000000"/>
                <w:sz w:val="18"/>
                <w:lang w:eastAsia="zh-CN"/>
              </w:rPr>
            </w:pPr>
            <w:r>
              <w:rPr>
                <w:rFonts w:ascii="Arial" w:hAnsi="Arial" w:cs="Arial"/>
                <w:sz w:val="18"/>
                <w:lang w:val="en-US" w:eastAsia="zh-CN"/>
              </w:rPr>
              <w:t>617 MHz</w:t>
            </w:r>
          </w:p>
        </w:tc>
        <w:tc>
          <w:tcPr>
            <w:tcW w:w="317" w:type="dxa"/>
            <w:tcBorders>
              <w:top w:val="single" w:sz="4" w:space="0" w:color="auto"/>
              <w:left w:val="single" w:sz="4" w:space="0" w:color="auto"/>
              <w:bottom w:val="single" w:sz="4" w:space="0" w:color="auto"/>
              <w:right w:val="single" w:sz="4" w:space="0" w:color="auto"/>
            </w:tcBorders>
            <w:vAlign w:val="center"/>
          </w:tcPr>
          <w:p w14:paraId="38104C7B" w14:textId="77777777" w:rsidR="00CF0FE9" w:rsidRDefault="00CF0FE9" w:rsidP="00C97CFD">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6452ED83" w14:textId="77777777" w:rsidR="00CF0FE9" w:rsidRPr="00050EB8" w:rsidRDefault="00CF0FE9" w:rsidP="00C97CFD">
            <w:pPr>
              <w:keepNext/>
              <w:keepLines/>
              <w:spacing w:after="0"/>
              <w:rPr>
                <w:rFonts w:ascii="Arial" w:hAnsi="Arial" w:cs="Arial"/>
                <w:color w:val="000000"/>
                <w:sz w:val="18"/>
                <w:lang w:eastAsia="zh-CN"/>
              </w:rPr>
            </w:pPr>
            <w:r>
              <w:rPr>
                <w:rFonts w:ascii="Arial" w:hAnsi="Arial" w:cs="Arial"/>
                <w:sz w:val="18"/>
                <w:lang w:val="en-US" w:eastAsia="zh-CN"/>
              </w:rPr>
              <w:t>652 MHz</w:t>
            </w:r>
          </w:p>
        </w:tc>
        <w:tc>
          <w:tcPr>
            <w:tcW w:w="850" w:type="dxa"/>
            <w:tcBorders>
              <w:top w:val="single" w:sz="4" w:space="0" w:color="auto"/>
              <w:left w:val="single" w:sz="4" w:space="0" w:color="auto"/>
              <w:bottom w:val="single" w:sz="4" w:space="0" w:color="auto"/>
              <w:right w:val="single" w:sz="4" w:space="0" w:color="auto"/>
            </w:tcBorders>
            <w:vAlign w:val="center"/>
          </w:tcPr>
          <w:p w14:paraId="5C6EAAD5" w14:textId="77777777" w:rsidR="00CF0FE9" w:rsidRPr="00050EB8" w:rsidRDefault="00CF0FE9" w:rsidP="00C97CFD">
            <w:pPr>
              <w:keepNext/>
              <w:keepLines/>
              <w:spacing w:after="0"/>
              <w:jc w:val="center"/>
              <w:rPr>
                <w:rFonts w:ascii="Arial" w:hAnsi="Arial" w:cs="Arial"/>
                <w:color w:val="000000"/>
                <w:sz w:val="18"/>
                <w:szCs w:val="18"/>
                <w:lang w:eastAsia="zh-CN"/>
              </w:rPr>
            </w:pPr>
            <w:r>
              <w:rPr>
                <w:rFonts w:ascii="Arial" w:hAnsi="Arial" w:cs="Arial"/>
                <w:sz w:val="18"/>
                <w:lang w:eastAsia="ja-JP"/>
              </w:rPr>
              <w:t>FDD</w:t>
            </w:r>
          </w:p>
        </w:tc>
      </w:tr>
    </w:tbl>
    <w:p w14:paraId="3C8BFA8D" w14:textId="77777777" w:rsidR="00CF0FE9" w:rsidRDefault="00CF0FE9" w:rsidP="00CF0FE9">
      <w:pPr>
        <w:rPr>
          <w:lang w:eastAsia="ko-KR"/>
        </w:rPr>
      </w:pPr>
    </w:p>
    <w:p w14:paraId="6117BE60" w14:textId="78C12639" w:rsidR="00CF0FE9" w:rsidRPr="004B5957" w:rsidRDefault="00CF0FE9" w:rsidP="00CF0FE9">
      <w:pPr>
        <w:pStyle w:val="41"/>
      </w:pPr>
      <w:bookmarkStart w:id="200" w:name="_Toc136288196"/>
      <w:r w:rsidRPr="004B5957">
        <w:lastRenderedPageBreak/>
        <w:t>5.</w:t>
      </w:r>
      <w:r>
        <w:t>12</w:t>
      </w:r>
      <w:r>
        <w:rPr>
          <w:rFonts w:hint="eastAsia"/>
        </w:rPr>
        <w:t>.</w:t>
      </w:r>
      <w:r>
        <w:t>1.2</w:t>
      </w:r>
      <w:r>
        <w:tab/>
        <w:t xml:space="preserve">Channel bandwidths per operating band for </w:t>
      </w:r>
      <w:r>
        <w:rPr>
          <w:rFonts w:hint="eastAsia"/>
        </w:rPr>
        <w:t>CA</w:t>
      </w:r>
      <w:bookmarkEnd w:id="200"/>
    </w:p>
    <w:p w14:paraId="66EF49D5" w14:textId="78A6C49B" w:rsidR="00CF0FE9" w:rsidRPr="004B5957" w:rsidRDefault="00CF0FE9" w:rsidP="00CF0FE9">
      <w:pPr>
        <w:pStyle w:val="TH"/>
        <w:rPr>
          <w:rFonts w:cs="Arial"/>
        </w:rPr>
      </w:pPr>
      <w:r>
        <w:rPr>
          <w:rFonts w:cs="Arial"/>
        </w:rPr>
        <w:t xml:space="preserve">Table </w:t>
      </w:r>
      <w:r w:rsidRPr="004B5957">
        <w:rPr>
          <w:rFonts w:cs="Arial"/>
        </w:rPr>
        <w:t>5.</w:t>
      </w:r>
      <w:r w:rsidRPr="00CF0FE9">
        <w:rPr>
          <w:rFonts w:cs="Arial" w:hint="eastAsia"/>
        </w:rPr>
        <w:t>1</w:t>
      </w:r>
      <w:r>
        <w:rPr>
          <w:rFonts w:cs="Arial"/>
        </w:rPr>
        <w:t xml:space="preserve">2.1.2-1: Supported bandwidths per </w:t>
      </w:r>
      <w:r w:rsidRPr="004B5957">
        <w:rPr>
          <w:rFonts w:cs="Arial"/>
        </w:rPr>
        <w:t>CA</w:t>
      </w:r>
      <w:r>
        <w:rPr>
          <w:rFonts w:cs="Arial"/>
        </w:rPr>
        <w:t xml:space="preserve"> band combination of </w:t>
      </w:r>
      <w:r w:rsidRPr="004B5957">
        <w:rPr>
          <w:rFonts w:cs="Arial"/>
        </w:rPr>
        <w:t>band nX+nY+nZ</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F0FE9" w14:paraId="492B8ACA" w14:textId="77777777" w:rsidTr="00C97CFD">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04F04BDF" w14:textId="77777777" w:rsidR="00CF0FE9" w:rsidRDefault="00CF0FE9" w:rsidP="00C97CFD">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119B552C" w14:textId="77777777" w:rsidR="00CF0FE9" w:rsidRDefault="00CF0FE9" w:rsidP="00C97CFD">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0F1F4471" w14:textId="77777777" w:rsidR="00CF0FE9" w:rsidRDefault="00CF0FE9" w:rsidP="00C97CFD">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D915328" w14:textId="77777777" w:rsidR="00CF0FE9" w:rsidRDefault="00CF0FE9" w:rsidP="00C97CFD">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0B2FF08A" w14:textId="77777777" w:rsidR="00CF0FE9" w:rsidRDefault="00CF0FE9" w:rsidP="00C97CFD">
            <w:pPr>
              <w:pStyle w:val="TAH"/>
              <w:overflowPunct w:val="0"/>
              <w:autoSpaceDE w:val="0"/>
              <w:autoSpaceDN w:val="0"/>
              <w:adjustRightInd w:val="0"/>
              <w:rPr>
                <w:szCs w:val="18"/>
                <w:lang w:val="en-US" w:eastAsia="zh-CN"/>
              </w:rPr>
            </w:pPr>
            <w:r>
              <w:t>Bandwidth combination set</w:t>
            </w:r>
          </w:p>
        </w:tc>
      </w:tr>
      <w:tr w:rsidR="00CF0FE9" w14:paraId="5B57FC2F" w14:textId="77777777" w:rsidTr="00C97CFD">
        <w:trPr>
          <w:trHeight w:val="187"/>
        </w:trPr>
        <w:tc>
          <w:tcPr>
            <w:tcW w:w="1983" w:type="dxa"/>
            <w:vMerge w:val="restart"/>
            <w:tcBorders>
              <w:top w:val="single" w:sz="4" w:space="0" w:color="auto"/>
              <w:left w:val="single" w:sz="4" w:space="0" w:color="auto"/>
              <w:right w:val="single" w:sz="4" w:space="0" w:color="auto"/>
            </w:tcBorders>
            <w:shd w:val="clear" w:color="auto" w:fill="auto"/>
            <w:vAlign w:val="center"/>
          </w:tcPr>
          <w:p w14:paraId="26784B1D" w14:textId="77777777" w:rsidR="00CF0FE9" w:rsidRDefault="00CF0FE9" w:rsidP="00C97CFD">
            <w:pPr>
              <w:pStyle w:val="TAC"/>
              <w:overflowPunct w:val="0"/>
              <w:autoSpaceDE w:val="0"/>
              <w:autoSpaceDN w:val="0"/>
              <w:adjustRightInd w:val="0"/>
              <w:rPr>
                <w:rFonts w:eastAsia="宋体"/>
                <w:szCs w:val="18"/>
                <w:lang w:val="en-US" w:eastAsia="zh-CN"/>
              </w:rPr>
            </w:pPr>
            <w:r>
              <w:rPr>
                <w:rFonts w:cs="Arial"/>
                <w:color w:val="000000"/>
                <w:szCs w:val="18"/>
              </w:rPr>
              <w:t>CA_n29A-n70A-n71A</w:t>
            </w:r>
          </w:p>
        </w:tc>
        <w:tc>
          <w:tcPr>
            <w:tcW w:w="1690" w:type="dxa"/>
            <w:vMerge w:val="restart"/>
            <w:tcBorders>
              <w:top w:val="single" w:sz="4" w:space="0" w:color="auto"/>
              <w:left w:val="single" w:sz="4" w:space="0" w:color="auto"/>
              <w:right w:val="single" w:sz="4" w:space="0" w:color="auto"/>
            </w:tcBorders>
            <w:shd w:val="clear" w:color="auto" w:fill="auto"/>
            <w:vAlign w:val="center"/>
          </w:tcPr>
          <w:p w14:paraId="6FE6684E" w14:textId="77777777" w:rsidR="00CF0FE9" w:rsidRDefault="00CF0FE9" w:rsidP="00C97CFD">
            <w:pPr>
              <w:pStyle w:val="TAC"/>
              <w:overflowPunct w:val="0"/>
              <w:autoSpaceDE w:val="0"/>
              <w:autoSpaceDN w:val="0"/>
              <w:adjustRightInd w:val="0"/>
              <w:rPr>
                <w:rFonts w:eastAsia="宋体"/>
                <w:szCs w:val="18"/>
                <w:lang w:val="en-US" w:eastAsia="zh-CN"/>
              </w:rPr>
            </w:pPr>
            <w:r>
              <w:rPr>
                <w:rFonts w:cs="Arial"/>
                <w:color w:val="000000"/>
                <w:szCs w:val="18"/>
              </w:rPr>
              <w:t>CA_n70A-n71A</w:t>
            </w:r>
          </w:p>
        </w:tc>
        <w:tc>
          <w:tcPr>
            <w:tcW w:w="730" w:type="dxa"/>
            <w:tcBorders>
              <w:left w:val="single" w:sz="4" w:space="0" w:color="auto"/>
              <w:right w:val="single" w:sz="4" w:space="0" w:color="auto"/>
            </w:tcBorders>
            <w:vAlign w:val="center"/>
          </w:tcPr>
          <w:p w14:paraId="753C7131" w14:textId="77777777" w:rsidR="00CF0FE9" w:rsidRDefault="00CF0FE9" w:rsidP="00C97CFD">
            <w:pPr>
              <w:pStyle w:val="TAC"/>
              <w:overflowPunct w:val="0"/>
              <w:autoSpaceDE w:val="0"/>
              <w:autoSpaceDN w:val="0"/>
              <w:adjustRightInd w:val="0"/>
              <w:rPr>
                <w:szCs w:val="18"/>
                <w:lang w:val="en-US" w:eastAsia="zh-CN"/>
              </w:rPr>
            </w:pPr>
            <w:r>
              <w:rPr>
                <w:rFonts w:cs="Arial"/>
                <w:szCs w:val="18"/>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ACF648E" w14:textId="77777777" w:rsidR="00CF0FE9" w:rsidRDefault="00CF0FE9" w:rsidP="00C97CFD">
            <w:pPr>
              <w:keepNext/>
              <w:keepLines/>
              <w:overflowPunct w:val="0"/>
              <w:autoSpaceDE w:val="0"/>
              <w:autoSpaceDN w:val="0"/>
              <w:adjustRightInd w:val="0"/>
              <w:spacing w:after="0"/>
              <w:jc w:val="center"/>
              <w:textAlignment w:val="bottom"/>
              <w:rPr>
                <w:szCs w:val="18"/>
                <w:lang w:val="en-US" w:eastAsia="zh-CN"/>
              </w:rPr>
            </w:pPr>
            <w:r>
              <w:rPr>
                <w:rFonts w:ascii="Arial" w:hAnsi="Arial" w:cs="Arial"/>
                <w:sz w:val="18"/>
                <w:szCs w:val="18"/>
              </w:rPr>
              <w:t xml:space="preserve">5, 10 </w:t>
            </w:r>
          </w:p>
        </w:tc>
        <w:tc>
          <w:tcPr>
            <w:tcW w:w="1360" w:type="dxa"/>
            <w:vMerge w:val="restart"/>
            <w:tcBorders>
              <w:left w:val="single" w:sz="4" w:space="0" w:color="auto"/>
              <w:right w:val="single" w:sz="4" w:space="0" w:color="auto"/>
            </w:tcBorders>
            <w:shd w:val="clear" w:color="auto" w:fill="auto"/>
            <w:vAlign w:val="center"/>
          </w:tcPr>
          <w:p w14:paraId="715169E2" w14:textId="77777777" w:rsidR="00CF0FE9" w:rsidRDefault="00CF0FE9" w:rsidP="00C97CFD">
            <w:pPr>
              <w:pStyle w:val="TAC"/>
              <w:overflowPunct w:val="0"/>
              <w:autoSpaceDE w:val="0"/>
              <w:autoSpaceDN w:val="0"/>
              <w:adjustRightInd w:val="0"/>
              <w:rPr>
                <w:szCs w:val="18"/>
                <w:lang w:val="en-US" w:eastAsia="zh-CN"/>
              </w:rPr>
            </w:pPr>
            <w:r>
              <w:rPr>
                <w:rFonts w:hint="eastAsia"/>
                <w:szCs w:val="18"/>
                <w:lang w:val="en-US" w:eastAsia="zh-CN"/>
              </w:rPr>
              <w:t>0</w:t>
            </w:r>
          </w:p>
        </w:tc>
      </w:tr>
      <w:tr w:rsidR="00CF0FE9" w14:paraId="4CED6C30" w14:textId="77777777" w:rsidTr="00C97CFD">
        <w:trPr>
          <w:trHeight w:val="42"/>
        </w:trPr>
        <w:tc>
          <w:tcPr>
            <w:tcW w:w="1983" w:type="dxa"/>
            <w:vMerge/>
            <w:tcBorders>
              <w:left w:val="single" w:sz="4" w:space="0" w:color="auto"/>
              <w:right w:val="single" w:sz="4" w:space="0" w:color="auto"/>
            </w:tcBorders>
            <w:shd w:val="clear" w:color="auto" w:fill="auto"/>
            <w:vAlign w:val="center"/>
          </w:tcPr>
          <w:p w14:paraId="5972854B" w14:textId="77777777" w:rsidR="00CF0FE9" w:rsidRDefault="00CF0FE9" w:rsidP="00C97CFD">
            <w:pPr>
              <w:pStyle w:val="TAC"/>
              <w:overflowPunct w:val="0"/>
              <w:autoSpaceDE w:val="0"/>
              <w:autoSpaceDN w:val="0"/>
              <w:adjustRightInd w:val="0"/>
              <w:rPr>
                <w:szCs w:val="18"/>
                <w:lang w:val="en-US" w:eastAsia="zh-CN"/>
              </w:rPr>
            </w:pPr>
          </w:p>
        </w:tc>
        <w:tc>
          <w:tcPr>
            <w:tcW w:w="1690" w:type="dxa"/>
            <w:vMerge/>
            <w:tcBorders>
              <w:left w:val="single" w:sz="4" w:space="0" w:color="auto"/>
              <w:right w:val="single" w:sz="4" w:space="0" w:color="auto"/>
            </w:tcBorders>
            <w:shd w:val="clear" w:color="auto" w:fill="auto"/>
            <w:vAlign w:val="center"/>
          </w:tcPr>
          <w:p w14:paraId="19706F81" w14:textId="77777777" w:rsidR="00CF0FE9" w:rsidRDefault="00CF0FE9" w:rsidP="00C97CFD">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097278DD" w14:textId="77777777" w:rsidR="00CF0FE9" w:rsidRDefault="00CF0FE9" w:rsidP="00C97CFD">
            <w:pPr>
              <w:pStyle w:val="TAC"/>
              <w:overflowPunct w:val="0"/>
              <w:autoSpaceDE w:val="0"/>
              <w:autoSpaceDN w:val="0"/>
              <w:adjustRightInd w:val="0"/>
              <w:rPr>
                <w:szCs w:val="18"/>
                <w:lang w:val="en-US" w:eastAsia="zh-CN"/>
              </w:rPr>
            </w:pPr>
            <w:r>
              <w:rPr>
                <w:rFonts w:cs="Arial"/>
                <w:szCs w:val="18"/>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07937754" w14:textId="77777777" w:rsidR="00CF0FE9" w:rsidRDefault="00CF0FE9" w:rsidP="00C97CFD">
            <w:pPr>
              <w:keepNext/>
              <w:keepLines/>
              <w:overflowPunct w:val="0"/>
              <w:autoSpaceDE w:val="0"/>
              <w:autoSpaceDN w:val="0"/>
              <w:adjustRightInd w:val="0"/>
              <w:spacing w:after="0"/>
              <w:jc w:val="center"/>
              <w:textAlignment w:val="bottom"/>
              <w:rPr>
                <w:szCs w:val="18"/>
                <w:lang w:val="en-US" w:eastAsia="zh-CN"/>
              </w:rPr>
            </w:pPr>
            <w:r>
              <w:rPr>
                <w:rFonts w:ascii="Arial" w:hAnsi="Arial" w:cs="Arial"/>
                <w:sz w:val="18"/>
                <w:szCs w:val="18"/>
              </w:rPr>
              <w:t xml:space="preserve">5, 10, 15, </w:t>
            </w:r>
            <w:r w:rsidRPr="00CD1F59">
              <w:rPr>
                <w:rFonts w:ascii="Arial" w:eastAsia="宋体" w:hAnsi="Arial" w:cs="Arial"/>
                <w:sz w:val="18"/>
                <w:szCs w:val="18"/>
                <w:lang w:val="en-US" w:eastAsia="zh-CN" w:bidi="ar"/>
              </w:rPr>
              <w:t>20</w:t>
            </w:r>
            <w:r w:rsidRPr="00CD1F59">
              <w:rPr>
                <w:rFonts w:ascii="Arial" w:eastAsia="宋体" w:hAnsi="Arial" w:cs="Arial"/>
                <w:sz w:val="18"/>
                <w:szCs w:val="18"/>
                <w:vertAlign w:val="superscript"/>
                <w:lang w:val="en-US" w:eastAsia="zh-CN" w:bidi="ar"/>
              </w:rPr>
              <w:t>1</w:t>
            </w:r>
            <w:r w:rsidRPr="00CD1F59">
              <w:rPr>
                <w:rFonts w:ascii="Arial" w:eastAsia="宋体" w:hAnsi="Arial" w:cs="Arial"/>
                <w:sz w:val="18"/>
                <w:szCs w:val="18"/>
                <w:lang w:val="en-US" w:eastAsia="zh-CN" w:bidi="ar"/>
              </w:rPr>
              <w:t>, 25</w:t>
            </w:r>
            <w:r w:rsidRPr="00CD1F59">
              <w:rPr>
                <w:rFonts w:ascii="Arial" w:eastAsia="宋体" w:hAnsi="Arial" w:cs="Arial"/>
                <w:sz w:val="18"/>
                <w:szCs w:val="18"/>
                <w:vertAlign w:val="superscript"/>
                <w:lang w:val="en-US" w:eastAsia="zh-CN" w:bidi="ar"/>
              </w:rPr>
              <w:t>1</w:t>
            </w:r>
          </w:p>
        </w:tc>
        <w:tc>
          <w:tcPr>
            <w:tcW w:w="1360" w:type="dxa"/>
            <w:vMerge/>
            <w:tcBorders>
              <w:left w:val="single" w:sz="4" w:space="0" w:color="auto"/>
              <w:right w:val="single" w:sz="4" w:space="0" w:color="auto"/>
            </w:tcBorders>
            <w:shd w:val="clear" w:color="auto" w:fill="auto"/>
            <w:vAlign w:val="center"/>
          </w:tcPr>
          <w:p w14:paraId="3F55781B" w14:textId="77777777" w:rsidR="00CF0FE9" w:rsidRDefault="00CF0FE9" w:rsidP="00C97CFD">
            <w:pPr>
              <w:pStyle w:val="TAC"/>
              <w:overflowPunct w:val="0"/>
              <w:autoSpaceDE w:val="0"/>
              <w:autoSpaceDN w:val="0"/>
              <w:adjustRightInd w:val="0"/>
              <w:jc w:val="left"/>
              <w:rPr>
                <w:szCs w:val="18"/>
                <w:lang w:val="en-US" w:eastAsia="zh-CN"/>
              </w:rPr>
            </w:pPr>
          </w:p>
        </w:tc>
      </w:tr>
      <w:tr w:rsidR="00CF0FE9" w14:paraId="2E764978" w14:textId="77777777" w:rsidTr="00C97CFD">
        <w:trPr>
          <w:trHeight w:val="187"/>
        </w:trPr>
        <w:tc>
          <w:tcPr>
            <w:tcW w:w="1983" w:type="dxa"/>
            <w:vMerge/>
            <w:tcBorders>
              <w:left w:val="single" w:sz="4" w:space="0" w:color="auto"/>
              <w:bottom w:val="single" w:sz="4" w:space="0" w:color="auto"/>
              <w:right w:val="single" w:sz="4" w:space="0" w:color="auto"/>
            </w:tcBorders>
            <w:shd w:val="clear" w:color="auto" w:fill="auto"/>
            <w:vAlign w:val="center"/>
          </w:tcPr>
          <w:p w14:paraId="4B5C591C" w14:textId="77777777" w:rsidR="00CF0FE9" w:rsidRDefault="00CF0FE9" w:rsidP="00C97CFD">
            <w:pPr>
              <w:pStyle w:val="TAC"/>
              <w:overflowPunct w:val="0"/>
              <w:autoSpaceDE w:val="0"/>
              <w:autoSpaceDN w:val="0"/>
              <w:adjustRightInd w:val="0"/>
              <w:rPr>
                <w:szCs w:val="18"/>
                <w:lang w:val="en-US" w:eastAsia="zh-CN"/>
              </w:rPr>
            </w:pPr>
          </w:p>
        </w:tc>
        <w:tc>
          <w:tcPr>
            <w:tcW w:w="1690" w:type="dxa"/>
            <w:vMerge/>
            <w:tcBorders>
              <w:left w:val="single" w:sz="4" w:space="0" w:color="auto"/>
              <w:bottom w:val="single" w:sz="4" w:space="0" w:color="auto"/>
              <w:right w:val="single" w:sz="4" w:space="0" w:color="auto"/>
            </w:tcBorders>
            <w:shd w:val="clear" w:color="auto" w:fill="auto"/>
            <w:vAlign w:val="center"/>
          </w:tcPr>
          <w:p w14:paraId="30D361B0" w14:textId="77777777" w:rsidR="00CF0FE9" w:rsidRDefault="00CF0FE9" w:rsidP="00C97CFD">
            <w:pPr>
              <w:pStyle w:val="TAC"/>
              <w:overflowPunct w:val="0"/>
              <w:autoSpaceDE w:val="0"/>
              <w:autoSpaceDN w:val="0"/>
              <w:adjustRightInd w:val="0"/>
              <w:jc w:val="left"/>
              <w:rPr>
                <w:szCs w:val="18"/>
                <w:lang w:val="en-US" w:eastAsia="zh-CN"/>
              </w:rPr>
            </w:pPr>
          </w:p>
        </w:tc>
        <w:tc>
          <w:tcPr>
            <w:tcW w:w="730" w:type="dxa"/>
            <w:tcBorders>
              <w:left w:val="single" w:sz="4" w:space="0" w:color="auto"/>
              <w:right w:val="single" w:sz="4" w:space="0" w:color="auto"/>
            </w:tcBorders>
            <w:vAlign w:val="center"/>
          </w:tcPr>
          <w:p w14:paraId="38576099" w14:textId="77777777" w:rsidR="00CF0FE9" w:rsidRDefault="00CF0FE9" w:rsidP="00C97CFD">
            <w:pPr>
              <w:pStyle w:val="TAC"/>
              <w:overflowPunct w:val="0"/>
              <w:autoSpaceDE w:val="0"/>
              <w:autoSpaceDN w:val="0"/>
              <w:adjustRightInd w:val="0"/>
              <w:rPr>
                <w:szCs w:val="18"/>
                <w:lang w:val="en-US" w:eastAsia="zh-CN"/>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B21A840" w14:textId="77777777" w:rsidR="00CF0FE9" w:rsidRDefault="00CF0FE9" w:rsidP="00C97CF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5, 10, 15, 20</w:t>
            </w:r>
          </w:p>
        </w:tc>
        <w:tc>
          <w:tcPr>
            <w:tcW w:w="1360" w:type="dxa"/>
            <w:vMerge/>
            <w:tcBorders>
              <w:left w:val="single" w:sz="4" w:space="0" w:color="auto"/>
              <w:bottom w:val="single" w:sz="4" w:space="0" w:color="auto"/>
              <w:right w:val="single" w:sz="4" w:space="0" w:color="auto"/>
            </w:tcBorders>
            <w:shd w:val="clear" w:color="auto" w:fill="auto"/>
            <w:vAlign w:val="center"/>
          </w:tcPr>
          <w:p w14:paraId="25404A7C" w14:textId="77777777" w:rsidR="00CF0FE9" w:rsidRDefault="00CF0FE9" w:rsidP="00C97CFD">
            <w:pPr>
              <w:pStyle w:val="TAC"/>
              <w:overflowPunct w:val="0"/>
              <w:autoSpaceDE w:val="0"/>
              <w:autoSpaceDN w:val="0"/>
              <w:adjustRightInd w:val="0"/>
              <w:rPr>
                <w:szCs w:val="18"/>
                <w:lang w:val="en-US" w:eastAsia="zh-CN"/>
              </w:rPr>
            </w:pPr>
          </w:p>
        </w:tc>
      </w:tr>
    </w:tbl>
    <w:p w14:paraId="0AED52F2" w14:textId="77777777" w:rsidR="00CF0FE9" w:rsidRDefault="00CF0FE9" w:rsidP="00CF0FE9">
      <w:pPr>
        <w:pStyle w:val="EditorsNote"/>
        <w:overflowPunct w:val="0"/>
        <w:autoSpaceDE w:val="0"/>
        <w:autoSpaceDN w:val="0"/>
        <w:adjustRightInd w:val="0"/>
        <w:ind w:left="284" w:firstLine="0"/>
        <w:textAlignment w:val="baseline"/>
        <w:rPr>
          <w:rFonts w:eastAsia="Times New Roman"/>
          <w:lang w:val="en-US" w:eastAsia="zh-CN"/>
        </w:rPr>
      </w:pPr>
      <w:r>
        <w:rPr>
          <w:rFonts w:eastAsia="Times New Roman"/>
          <w:lang w:val="en-US" w:eastAsia="zh-CN"/>
        </w:rPr>
        <w:t xml:space="preserve"> </w:t>
      </w:r>
    </w:p>
    <w:p w14:paraId="4D93B2EE" w14:textId="77777777" w:rsidR="00CF0FE9" w:rsidRPr="00CD1F59" w:rsidRDefault="00CF0FE9" w:rsidP="00CF0FE9">
      <w:pPr>
        <w:pStyle w:val="FL"/>
        <w:jc w:val="left"/>
        <w:rPr>
          <w:rFonts w:eastAsia="宋体"/>
          <w:b w:val="0"/>
          <w:bCs/>
          <w:lang w:val="en-US" w:eastAsia="zh-CN"/>
        </w:rPr>
      </w:pPr>
      <w:r w:rsidRPr="00CD1F59">
        <w:rPr>
          <w:rFonts w:eastAsia="宋体" w:hint="eastAsia"/>
          <w:b w:val="0"/>
          <w:bCs/>
          <w:lang w:val="en-US" w:eastAsia="zh-CN"/>
        </w:rPr>
        <w:t>The following notes are applied to the above tables:</w:t>
      </w:r>
    </w:p>
    <w:p w14:paraId="364423F6" w14:textId="77777777" w:rsidR="00CF0FE9" w:rsidRPr="00CD1F59" w:rsidRDefault="00CF0FE9" w:rsidP="00CF0FE9">
      <w:pPr>
        <w:pStyle w:val="TAN"/>
        <w:overflowPunct w:val="0"/>
        <w:autoSpaceDE w:val="0"/>
        <w:autoSpaceDN w:val="0"/>
        <w:adjustRightInd w:val="0"/>
      </w:pPr>
      <w:r w:rsidRPr="00CD1F59">
        <w:t>NOTE 1:</w:t>
      </w:r>
      <w:r w:rsidRPr="00CD1F59">
        <w:tab/>
        <w:t>This UE channel bandwidth is applicable only to downlink.</w:t>
      </w:r>
    </w:p>
    <w:p w14:paraId="6F24637D" w14:textId="77777777" w:rsidR="00CF0FE9" w:rsidRDefault="00CF0FE9" w:rsidP="00CF0FE9">
      <w:pPr>
        <w:pStyle w:val="EditorsNote"/>
        <w:overflowPunct w:val="0"/>
        <w:autoSpaceDE w:val="0"/>
        <w:autoSpaceDN w:val="0"/>
        <w:adjustRightInd w:val="0"/>
        <w:ind w:left="284" w:firstLine="0"/>
        <w:textAlignment w:val="baseline"/>
        <w:rPr>
          <w:rFonts w:eastAsia="Times New Roman"/>
          <w:lang w:eastAsia="en-GB"/>
        </w:rPr>
      </w:pPr>
    </w:p>
    <w:p w14:paraId="6209AB6B" w14:textId="58F5839E" w:rsidR="00CF0FE9" w:rsidRPr="004B5957" w:rsidRDefault="00CF0FE9" w:rsidP="00CF0FE9">
      <w:pPr>
        <w:pStyle w:val="41"/>
      </w:pPr>
      <w:bookmarkStart w:id="201" w:name="_Toc109046457"/>
      <w:bookmarkStart w:id="202" w:name="_Toc136288197"/>
      <w:r>
        <w:t>5.12.1.3</w:t>
      </w:r>
      <w:r>
        <w:tab/>
      </w:r>
      <w:r w:rsidRPr="004B5957">
        <w:t>∆T</w:t>
      </w:r>
      <w:r w:rsidRPr="004B5957">
        <w:rPr>
          <w:vertAlign w:val="subscript"/>
        </w:rPr>
        <w:t>IB,c</w:t>
      </w:r>
      <w:r w:rsidRPr="004B5957">
        <w:t xml:space="preserve"> and ∆R</w:t>
      </w:r>
      <w:r w:rsidRPr="004B5957">
        <w:rPr>
          <w:vertAlign w:val="subscript"/>
        </w:rPr>
        <w:t>IB,c</w:t>
      </w:r>
      <w:r w:rsidRPr="004B5957">
        <w:t xml:space="preserve"> values</w:t>
      </w:r>
      <w:bookmarkEnd w:id="201"/>
      <w:bookmarkEnd w:id="202"/>
    </w:p>
    <w:p w14:paraId="28020F33" w14:textId="77777777" w:rsidR="00CF0FE9" w:rsidRDefault="00CF0FE9" w:rsidP="00CF0FE9">
      <w:r>
        <w:t xml:space="preserve">For </w:t>
      </w:r>
      <w:r w:rsidRPr="004074F4">
        <w:rPr>
          <w:lang w:val="en-US" w:eastAsia="zh-CN"/>
        </w:rPr>
        <w:t>CA</w:t>
      </w:r>
      <w:r w:rsidRPr="004074F4">
        <w:rPr>
          <w:lang w:eastAsia="zh-CN"/>
        </w:rPr>
        <w:t>_</w:t>
      </w:r>
      <w:r w:rsidRPr="004074F4">
        <w:rPr>
          <w:lang w:val="en-US" w:eastAsia="zh-CN"/>
        </w:rPr>
        <w:t>n29</w:t>
      </w:r>
      <w:r w:rsidRPr="004074F4">
        <w:rPr>
          <w:lang w:eastAsia="ja-JP"/>
        </w:rPr>
        <w:t>-</w:t>
      </w:r>
      <w:r w:rsidRPr="004074F4">
        <w:rPr>
          <w:rFonts w:hint="eastAsia"/>
          <w:lang w:val="en-US" w:eastAsia="zh-CN"/>
        </w:rPr>
        <w:t>n</w:t>
      </w:r>
      <w:r w:rsidRPr="004074F4">
        <w:rPr>
          <w:lang w:val="en-US" w:eastAsia="zh-CN"/>
        </w:rPr>
        <w:t>70-n71</w:t>
      </w:r>
      <w:r w:rsidRPr="004074F4">
        <w:t xml:space="preserve">, </w:t>
      </w:r>
    </w:p>
    <w:p w14:paraId="720DDD82" w14:textId="79F16418" w:rsidR="00CF0FE9" w:rsidRDefault="002615F9" w:rsidP="004B5957">
      <w:pPr>
        <w:overflowPunct w:val="0"/>
        <w:autoSpaceDE w:val="0"/>
        <w:autoSpaceDN w:val="0"/>
        <w:adjustRightInd w:val="0"/>
        <w:ind w:leftChars="180" w:left="658" w:hangingChars="149" w:hanging="298"/>
        <w:textAlignment w:val="baseline"/>
      </w:pPr>
      <w:r w:rsidRPr="005315A5">
        <w:rPr>
          <w:rFonts w:eastAsia="Times New Roman"/>
          <w:iCs/>
        </w:rPr>
        <w:t xml:space="preserve">–   </w:t>
      </w:r>
      <w:r w:rsidR="00CF0FE9">
        <w:rPr>
          <w:rFonts w:hint="eastAsia"/>
          <w:lang w:eastAsia="zh-CN"/>
        </w:rPr>
        <w:t>T</w:t>
      </w:r>
      <w:r w:rsidR="00CF0FE9" w:rsidRPr="004074F4">
        <w:t>he</w:t>
      </w:r>
      <w:r w:rsidR="00CF0FE9" w:rsidRPr="004074F4">
        <w:rPr>
          <w:lang w:eastAsia="zh-CN"/>
        </w:rPr>
        <w:t xml:space="preserve"> </w:t>
      </w:r>
      <w:r w:rsidR="00CF0FE9" w:rsidRPr="004074F4">
        <w:sym w:font="Symbol" w:char="F044"/>
      </w:r>
      <w:r w:rsidR="00CF0FE9" w:rsidRPr="004074F4">
        <w:t>T</w:t>
      </w:r>
      <w:r w:rsidR="00CF0FE9" w:rsidRPr="001C4D26">
        <w:rPr>
          <w:vertAlign w:val="subscript"/>
        </w:rPr>
        <w:t>IB,c</w:t>
      </w:r>
      <w:r w:rsidR="00CF0FE9" w:rsidRPr="004074F4">
        <w:t xml:space="preserve"> values are reused from CA_n70-n71</w:t>
      </w:r>
      <w:r w:rsidR="00CF0FE9">
        <w:t>.</w:t>
      </w:r>
    </w:p>
    <w:p w14:paraId="18F7B718" w14:textId="262BD0AE" w:rsidR="00CF0FE9" w:rsidRDefault="002615F9" w:rsidP="004B5957">
      <w:pPr>
        <w:overflowPunct w:val="0"/>
        <w:autoSpaceDE w:val="0"/>
        <w:autoSpaceDN w:val="0"/>
        <w:adjustRightInd w:val="0"/>
        <w:ind w:leftChars="180" w:left="658" w:hangingChars="149" w:hanging="298"/>
        <w:textAlignment w:val="baseline"/>
      </w:pPr>
      <w:r w:rsidRPr="005315A5">
        <w:rPr>
          <w:rFonts w:eastAsia="Times New Roman"/>
          <w:iCs/>
        </w:rPr>
        <w:t xml:space="preserve">–   </w:t>
      </w:r>
      <w:r w:rsidR="00CF0FE9">
        <w:t xml:space="preserve">The </w:t>
      </w:r>
      <w:r w:rsidR="00CF0FE9" w:rsidRPr="004074F4">
        <w:sym w:font="Symbol" w:char="F044"/>
      </w:r>
      <w:r w:rsidR="00CF0FE9" w:rsidRPr="004074F4">
        <w:t>R</w:t>
      </w:r>
      <w:r w:rsidR="00CF0FE9" w:rsidRPr="001C4D26">
        <w:rPr>
          <w:vertAlign w:val="subscript"/>
        </w:rPr>
        <w:t>IB</w:t>
      </w:r>
      <w:r w:rsidR="00CF0FE9" w:rsidRPr="001C4D26">
        <w:rPr>
          <w:vertAlign w:val="subscript"/>
          <w:lang w:eastAsia="zh-CN"/>
        </w:rPr>
        <w:t>,c</w:t>
      </w:r>
      <w:r w:rsidR="00CF0FE9" w:rsidRPr="004074F4">
        <w:t>values are reused from CA_n5-n14-n77</w:t>
      </w:r>
      <w:r w:rsidR="00CF0FE9">
        <w:t xml:space="preserve"> for n29 and n71, and n70 value from n2 three combinations (0.2dB is used</w:t>
      </w:r>
      <w:r>
        <w:t xml:space="preserve"> when n2 is the only mid band).</w:t>
      </w:r>
    </w:p>
    <w:p w14:paraId="7237D8BA" w14:textId="77777777" w:rsidR="00CF0FE9" w:rsidRDefault="00CF0FE9" w:rsidP="00CF0FE9">
      <w:r>
        <w:t>These are given in the tables below.</w:t>
      </w:r>
    </w:p>
    <w:p w14:paraId="63823C92" w14:textId="21C181AB" w:rsidR="00CF0FE9" w:rsidRDefault="00CF0FE9" w:rsidP="00CF0FE9">
      <w:pPr>
        <w:pStyle w:val="TH"/>
        <w:rPr>
          <w:rFonts w:cs="Arial"/>
        </w:rPr>
      </w:pPr>
      <w:r>
        <w:rPr>
          <w:rFonts w:cs="Arial"/>
        </w:rPr>
        <w:t xml:space="preserve">Table </w:t>
      </w:r>
      <w:r>
        <w:rPr>
          <w:rFonts w:cs="Arial" w:hint="eastAsia"/>
          <w:lang w:val="en-US" w:eastAsia="zh-CN"/>
        </w:rPr>
        <w:t>5.</w:t>
      </w:r>
      <w:r>
        <w:rPr>
          <w:rFonts w:cs="Arial"/>
          <w:lang w:val="en-US" w:eastAsia="zh-CN"/>
        </w:rPr>
        <w:t>12</w:t>
      </w:r>
      <w:r>
        <w:rPr>
          <w:rFonts w:cs="Arial"/>
        </w:rPr>
        <w:t>.</w:t>
      </w:r>
      <w:r>
        <w:rPr>
          <w:rFonts w:cs="Arial"/>
          <w:lang w:val="en-US" w:eastAsia="zh-CN"/>
        </w:rPr>
        <w:t>1.</w:t>
      </w:r>
      <w:r>
        <w:rPr>
          <w:rFonts w:cs="Arial"/>
        </w:rPr>
        <w:t>3</w:t>
      </w:r>
      <w:r>
        <w:rPr>
          <w:rFonts w:cs="Arial"/>
          <w:lang w:eastAsia="zh-CN"/>
        </w:rPr>
        <w:t>-</w:t>
      </w:r>
      <w:r>
        <w:rPr>
          <w:rFonts w:cs="Arial"/>
        </w:rPr>
        <w:t>1: ΔT</w:t>
      </w:r>
      <w:r>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CF0FE9" w14:paraId="6A7F74E1" w14:textId="77777777" w:rsidTr="00C97CFD">
        <w:trPr>
          <w:jc w:val="center"/>
        </w:trPr>
        <w:tc>
          <w:tcPr>
            <w:tcW w:w="2336" w:type="dxa"/>
            <w:vMerge w:val="restart"/>
            <w:tcBorders>
              <w:top w:val="single" w:sz="4" w:space="0" w:color="auto"/>
              <w:left w:val="single" w:sz="4" w:space="0" w:color="auto"/>
              <w:right w:val="single" w:sz="4" w:space="0" w:color="auto"/>
            </w:tcBorders>
          </w:tcPr>
          <w:p w14:paraId="2832A8A8" w14:textId="77777777" w:rsidR="00CF0FE9" w:rsidRDefault="00CF0FE9" w:rsidP="00C97CFD">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A7D0D99" w14:textId="77777777" w:rsidR="00CF0FE9" w:rsidRDefault="00CF0FE9" w:rsidP="00C97CFD">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CF0FE9" w14:paraId="741ADE7B" w14:textId="77777777" w:rsidTr="00C97CFD">
        <w:trPr>
          <w:jc w:val="center"/>
        </w:trPr>
        <w:tc>
          <w:tcPr>
            <w:tcW w:w="2336" w:type="dxa"/>
            <w:vMerge/>
            <w:tcBorders>
              <w:left w:val="single" w:sz="4" w:space="0" w:color="auto"/>
              <w:bottom w:val="single" w:sz="4" w:space="0" w:color="auto"/>
              <w:right w:val="single" w:sz="4" w:space="0" w:color="auto"/>
            </w:tcBorders>
          </w:tcPr>
          <w:p w14:paraId="36B3D4D3" w14:textId="77777777" w:rsidR="00CF0FE9" w:rsidRDefault="00CF0FE9" w:rsidP="00C97CFD">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BF86A83" w14:textId="77777777" w:rsidR="00CF0FE9" w:rsidRDefault="00CF0FE9" w:rsidP="00C97CFD">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CF0FE9" w14:paraId="118BBBB0" w14:textId="77777777" w:rsidTr="00C97C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5D60C0B" w14:textId="5BCFAFFC" w:rsidR="00CF0FE9" w:rsidRDefault="00CF0FE9" w:rsidP="00C97CFD">
            <w:pPr>
              <w:keepNext/>
              <w:keepLines/>
              <w:spacing w:after="0"/>
              <w:jc w:val="center"/>
              <w:rPr>
                <w:rFonts w:ascii="Arial" w:eastAsia="宋体"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n29</w:t>
            </w:r>
            <w:r>
              <w:rPr>
                <w:rFonts w:ascii="Arial" w:eastAsia="等线" w:hAnsi="Arial"/>
                <w:sz w:val="18"/>
                <w:lang w:val="sv-SE" w:eastAsia="ja-JP"/>
              </w:rPr>
              <w:t>-</w:t>
            </w:r>
            <w:r>
              <w:rPr>
                <w:rFonts w:ascii="Arial" w:eastAsia="等线" w:hAnsi="Arial"/>
                <w:sz w:val="18"/>
                <w:lang w:val="en-US" w:eastAsia="zh-CN"/>
              </w:rPr>
              <w:t>n70</w:t>
            </w:r>
            <w:r>
              <w:rPr>
                <w:rFonts w:ascii="Arial" w:eastAsia="等线" w:hAnsi="Arial"/>
                <w:sz w:val="18"/>
                <w:lang w:val="sv-SE" w:eastAsia="zh-CN"/>
              </w:rPr>
              <w:t>-n71</w:t>
            </w:r>
          </w:p>
        </w:tc>
        <w:tc>
          <w:tcPr>
            <w:tcW w:w="1968" w:type="dxa"/>
            <w:tcBorders>
              <w:top w:val="single" w:sz="4" w:space="0" w:color="auto"/>
              <w:left w:val="single" w:sz="4" w:space="0" w:color="auto"/>
              <w:bottom w:val="single" w:sz="4" w:space="0" w:color="auto"/>
              <w:right w:val="single" w:sz="4" w:space="0" w:color="auto"/>
            </w:tcBorders>
            <w:vAlign w:val="center"/>
          </w:tcPr>
          <w:p w14:paraId="3F98E979" w14:textId="2BBB65EC" w:rsidR="00CF0FE9" w:rsidRDefault="00CF0FE9" w:rsidP="00C97CFD">
            <w:pPr>
              <w:keepNext/>
              <w:keepLines/>
              <w:spacing w:after="0"/>
              <w:jc w:val="center"/>
              <w:rPr>
                <w:rFonts w:ascii="Arial" w:eastAsia="宋体" w:hAnsi="Arial"/>
                <w:sz w:val="18"/>
                <w:lang w:val="en-US" w:eastAsia="zh-CN"/>
              </w:rPr>
            </w:pPr>
            <w:r>
              <w:rPr>
                <w:rFonts w:ascii="Arial" w:eastAsia="等线" w:hAnsi="Arial"/>
                <w:color w:val="000000"/>
                <w:sz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68419AE0" w14:textId="2CCC54DD" w:rsidR="00CF0FE9" w:rsidRDefault="00CF0FE9" w:rsidP="00C97CFD">
            <w:pPr>
              <w:keepNext/>
              <w:keepLines/>
              <w:spacing w:after="0"/>
              <w:jc w:val="center"/>
              <w:rPr>
                <w:rFonts w:ascii="Arial" w:eastAsia="宋体" w:hAnsi="Arial"/>
                <w:sz w:val="18"/>
                <w:lang w:val="en-US" w:eastAsia="zh-CN"/>
              </w:rPr>
            </w:pPr>
            <w:r>
              <w:rPr>
                <w:rFonts w:ascii="Arial" w:eastAsia="等线" w:hAnsi="Arial" w:cs="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7DF6E00" w14:textId="7CB6AF72" w:rsidR="00CF0FE9" w:rsidRDefault="00CF0FE9" w:rsidP="00C97CFD">
            <w:pPr>
              <w:keepNext/>
              <w:keepLines/>
              <w:spacing w:after="0"/>
              <w:jc w:val="center"/>
              <w:rPr>
                <w:rFonts w:ascii="Arial" w:eastAsia="宋体" w:hAnsi="Arial"/>
                <w:sz w:val="18"/>
                <w:lang w:val="en-US" w:eastAsia="zh-CN"/>
              </w:rPr>
            </w:pPr>
            <w:r>
              <w:rPr>
                <w:rFonts w:ascii="Arial" w:eastAsia="宋体" w:hAnsi="Arial" w:hint="eastAsia"/>
                <w:sz w:val="18"/>
                <w:lang w:val="en-US" w:eastAsia="zh-CN"/>
              </w:rPr>
              <w:t>0.</w:t>
            </w:r>
            <w:r>
              <w:rPr>
                <w:rFonts w:ascii="Arial" w:eastAsia="宋体" w:hAnsi="Arial"/>
                <w:sz w:val="18"/>
                <w:lang w:val="en-US" w:eastAsia="zh-CN"/>
              </w:rPr>
              <w:t>6</w:t>
            </w:r>
          </w:p>
        </w:tc>
      </w:tr>
      <w:tr w:rsidR="00CF0FE9" w14:paraId="534CFC41" w14:textId="77777777" w:rsidTr="00C97CFD">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38ABFF91" w14:textId="77777777" w:rsidR="00CF0FE9" w:rsidRPr="00901DE9" w:rsidRDefault="00CF0FE9" w:rsidP="00C97CFD">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39783318" w14:textId="77777777" w:rsidR="00CF0FE9" w:rsidRDefault="00CF0FE9" w:rsidP="00C97CFD">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647CF0E7" w14:textId="77777777" w:rsidR="00CF0FE9" w:rsidRPr="00170C20" w:rsidRDefault="00CF0FE9" w:rsidP="00CF0FE9">
      <w:pPr>
        <w:keepNext/>
        <w:keepLines/>
        <w:rPr>
          <w:rFonts w:ascii="Arial" w:hAnsi="Arial" w:cs="Arial"/>
        </w:rPr>
      </w:pPr>
    </w:p>
    <w:p w14:paraId="5D3E1D54" w14:textId="17984654" w:rsidR="00CF0FE9" w:rsidRPr="00170C20" w:rsidRDefault="00CF0FE9" w:rsidP="00CF0FE9">
      <w:pPr>
        <w:pStyle w:val="TH"/>
        <w:rPr>
          <w:rFonts w:cs="Arial"/>
          <w:lang w:eastAsia="zh-CN"/>
        </w:rPr>
      </w:pPr>
      <w:r w:rsidRPr="00170C20">
        <w:rPr>
          <w:rFonts w:cs="Arial"/>
        </w:rPr>
        <w:t xml:space="preserve">Table </w:t>
      </w:r>
      <w:r w:rsidRPr="00170C20">
        <w:rPr>
          <w:rFonts w:cs="Arial"/>
          <w:lang w:val="en-US" w:eastAsia="zh-CN"/>
        </w:rPr>
        <w:t>5</w:t>
      </w:r>
      <w:r w:rsidRPr="00170C20">
        <w:rPr>
          <w:rFonts w:cs="Arial"/>
        </w:rPr>
        <w:t>.</w:t>
      </w:r>
      <w:r>
        <w:rPr>
          <w:rFonts w:cs="Arial"/>
          <w:lang w:val="en-US" w:eastAsia="zh-CN"/>
        </w:rPr>
        <w:t>12</w:t>
      </w:r>
      <w:r w:rsidRPr="00170C20">
        <w:rPr>
          <w:rFonts w:cs="Arial"/>
          <w:lang w:val="en-US" w:eastAsia="zh-CN"/>
        </w:rPr>
        <w:t>.1.</w:t>
      </w:r>
      <w:r w:rsidRPr="00170C20">
        <w:rPr>
          <w:rFonts w:cs="Arial"/>
        </w:rPr>
        <w:t>3-2: ΔR</w:t>
      </w:r>
      <w:r w:rsidRPr="00170C20">
        <w:rPr>
          <w:rFonts w:cs="Arial"/>
          <w:vertAlign w:val="subscript"/>
        </w:rPr>
        <w:t>IB</w:t>
      </w:r>
      <w:r w:rsidRPr="00170C20">
        <w:rPr>
          <w:rFonts w:cs="Arial"/>
          <w:vertAlign w:val="subscript"/>
          <w:lang w:eastAsia="zh-CN"/>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CF0FE9" w:rsidRPr="00F92868" w14:paraId="63E74405" w14:textId="77777777" w:rsidTr="00C97CFD">
        <w:trPr>
          <w:trHeight w:val="187"/>
          <w:jc w:val="center"/>
        </w:trPr>
        <w:tc>
          <w:tcPr>
            <w:tcW w:w="1594" w:type="dxa"/>
            <w:vMerge w:val="restart"/>
          </w:tcPr>
          <w:p w14:paraId="4C7E2991" w14:textId="77777777" w:rsidR="00CF0FE9" w:rsidRPr="00F92868" w:rsidRDefault="00CF0FE9" w:rsidP="00C97CFD">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1F0D7FA9" w14:textId="77777777" w:rsidR="00CF0FE9" w:rsidRPr="00F92868" w:rsidRDefault="00CF0FE9" w:rsidP="00C97CFD">
            <w:pPr>
              <w:keepNext/>
              <w:keepLines/>
              <w:spacing w:after="0"/>
              <w:jc w:val="center"/>
              <w:rPr>
                <w:rFonts w:ascii="Arial" w:eastAsia="等线" w:hAnsi="Arial"/>
                <w:b/>
                <w:sz w:val="18"/>
              </w:rPr>
            </w:pPr>
            <w:r w:rsidRPr="00684407">
              <w:rPr>
                <w:rFonts w:ascii="Arial" w:eastAsia="等线" w:hAnsi="Arial"/>
                <w:b/>
                <w:sz w:val="18"/>
              </w:rPr>
              <w:t>ΔR</w:t>
            </w:r>
            <w:r w:rsidRPr="00684407">
              <w:rPr>
                <w:rFonts w:ascii="Arial" w:eastAsia="等线" w:hAnsi="Arial"/>
                <w:b/>
                <w:sz w:val="18"/>
                <w:vertAlign w:val="subscript"/>
              </w:rPr>
              <w:t>IB,c</w:t>
            </w:r>
            <w:r w:rsidRPr="00684407">
              <w:rPr>
                <w:rFonts w:ascii="Arial" w:eastAsia="等线" w:hAnsi="Arial"/>
                <w:b/>
                <w:sz w:val="18"/>
              </w:rPr>
              <w:t xml:space="preserve"> for NR bands (dB)</w:t>
            </w:r>
            <w:r w:rsidRPr="00684407">
              <w:rPr>
                <w:rFonts w:ascii="Arial" w:eastAsia="等线" w:hAnsi="Arial"/>
                <w:b/>
                <w:sz w:val="18"/>
                <w:vertAlign w:val="superscript"/>
              </w:rPr>
              <w:t>9</w:t>
            </w:r>
          </w:p>
        </w:tc>
      </w:tr>
      <w:tr w:rsidR="00CF0FE9" w:rsidRPr="00F92868" w14:paraId="583D9BB8" w14:textId="77777777" w:rsidTr="00C97CFD">
        <w:trPr>
          <w:trHeight w:val="187"/>
          <w:jc w:val="center"/>
        </w:trPr>
        <w:tc>
          <w:tcPr>
            <w:tcW w:w="1594" w:type="dxa"/>
            <w:vMerge/>
            <w:tcBorders>
              <w:bottom w:val="single" w:sz="4" w:space="0" w:color="auto"/>
            </w:tcBorders>
          </w:tcPr>
          <w:p w14:paraId="3A29548D" w14:textId="77777777" w:rsidR="00CF0FE9" w:rsidRPr="00F92868" w:rsidRDefault="00CF0FE9" w:rsidP="00C97CFD">
            <w:pPr>
              <w:keepNext/>
              <w:keepLines/>
              <w:spacing w:after="0"/>
              <w:jc w:val="center"/>
              <w:rPr>
                <w:rFonts w:ascii="Arial" w:eastAsia="等线" w:hAnsi="Arial"/>
                <w:b/>
                <w:sz w:val="18"/>
              </w:rPr>
            </w:pPr>
          </w:p>
        </w:tc>
        <w:tc>
          <w:tcPr>
            <w:tcW w:w="5845" w:type="dxa"/>
            <w:gridSpan w:val="3"/>
            <w:vAlign w:val="center"/>
          </w:tcPr>
          <w:p w14:paraId="5E9D6BCE" w14:textId="77777777" w:rsidR="00CF0FE9" w:rsidRPr="00F92868" w:rsidRDefault="00CF0FE9" w:rsidP="00C97CFD">
            <w:pPr>
              <w:keepNext/>
              <w:keepLines/>
              <w:spacing w:after="0"/>
              <w:jc w:val="center"/>
              <w:rPr>
                <w:rFonts w:ascii="Arial" w:eastAsia="等线" w:hAnsi="Arial"/>
                <w:b/>
                <w:sz w:val="18"/>
              </w:rPr>
            </w:pPr>
            <w:r w:rsidRPr="00684407">
              <w:rPr>
                <w:rFonts w:ascii="Arial" w:eastAsia="等线" w:hAnsi="Arial"/>
                <w:b/>
                <w:sz w:val="18"/>
              </w:rPr>
              <w:t>Component band in order of bands in configuration</w:t>
            </w:r>
            <w:r w:rsidRPr="00684407">
              <w:rPr>
                <w:rFonts w:ascii="Arial" w:eastAsia="等线" w:hAnsi="Arial"/>
                <w:b/>
                <w:sz w:val="18"/>
                <w:vertAlign w:val="superscript"/>
              </w:rPr>
              <w:t>10</w:t>
            </w:r>
          </w:p>
        </w:tc>
      </w:tr>
      <w:tr w:rsidR="00CF0FE9" w:rsidRPr="00F92868" w14:paraId="13EC8931" w14:textId="77777777" w:rsidTr="00C97CFD">
        <w:trPr>
          <w:trHeight w:val="187"/>
          <w:jc w:val="center"/>
        </w:trPr>
        <w:tc>
          <w:tcPr>
            <w:tcW w:w="1594" w:type="dxa"/>
            <w:shd w:val="clear" w:color="auto" w:fill="auto"/>
          </w:tcPr>
          <w:p w14:paraId="4E8BD289" w14:textId="605CA32F" w:rsidR="00CF0FE9" w:rsidRPr="00F92868" w:rsidRDefault="00CF0FE9" w:rsidP="00C97CFD">
            <w:pPr>
              <w:keepNext/>
              <w:keepLines/>
              <w:spacing w:after="0"/>
              <w:jc w:val="center"/>
              <w:rPr>
                <w:rFonts w:ascii="Arial" w:eastAsia="等线" w:hAnsi="Arial"/>
                <w:sz w:val="18"/>
              </w:rPr>
            </w:pPr>
            <w:r w:rsidRPr="009B4792">
              <w:rPr>
                <w:rFonts w:ascii="Arial" w:eastAsia="宋体" w:hAnsi="Arial"/>
                <w:color w:val="000000"/>
                <w:sz w:val="18"/>
                <w:lang w:eastAsia="zh-CN"/>
              </w:rPr>
              <w:t>CA_</w:t>
            </w:r>
            <w:r w:rsidR="00C80341">
              <w:rPr>
                <w:rFonts w:ascii="Arial" w:eastAsia="宋体" w:hAnsi="Arial"/>
                <w:color w:val="000000"/>
                <w:sz w:val="18"/>
                <w:lang w:eastAsia="zh-CN"/>
              </w:rPr>
              <w:t>n29-n70</w:t>
            </w:r>
            <w:r>
              <w:rPr>
                <w:rFonts w:ascii="Arial" w:eastAsia="宋体" w:hAnsi="Arial"/>
                <w:color w:val="000000"/>
                <w:sz w:val="18"/>
                <w:lang w:eastAsia="zh-CN"/>
              </w:rPr>
              <w:t>-n7</w:t>
            </w:r>
            <w:r w:rsidR="00C80341">
              <w:rPr>
                <w:rFonts w:ascii="Arial" w:eastAsia="宋体" w:hAnsi="Arial"/>
                <w:color w:val="000000"/>
                <w:sz w:val="18"/>
                <w:lang w:eastAsia="zh-CN"/>
              </w:rPr>
              <w:t>1</w:t>
            </w:r>
          </w:p>
        </w:tc>
        <w:tc>
          <w:tcPr>
            <w:tcW w:w="1948" w:type="dxa"/>
            <w:vAlign w:val="center"/>
          </w:tcPr>
          <w:p w14:paraId="6518B2CD" w14:textId="77777777" w:rsidR="00CF0FE9" w:rsidRPr="00F92868" w:rsidRDefault="00CF0FE9" w:rsidP="00C97CFD">
            <w:pPr>
              <w:keepNext/>
              <w:keepLines/>
              <w:spacing w:after="0"/>
              <w:jc w:val="center"/>
              <w:rPr>
                <w:rFonts w:ascii="Arial" w:eastAsia="等线" w:hAnsi="Arial"/>
                <w:sz w:val="18"/>
                <w:lang w:eastAsia="zh-CN"/>
              </w:rPr>
            </w:pPr>
            <w:r>
              <w:rPr>
                <w:rFonts w:ascii="Arial" w:eastAsia="等线" w:hAnsi="Arial"/>
                <w:color w:val="000000"/>
                <w:sz w:val="18"/>
                <w:lang w:val="en-US" w:eastAsia="zh-CN"/>
              </w:rPr>
              <w:t>0.2</w:t>
            </w:r>
          </w:p>
        </w:tc>
        <w:tc>
          <w:tcPr>
            <w:tcW w:w="1948" w:type="dxa"/>
            <w:vAlign w:val="center"/>
          </w:tcPr>
          <w:p w14:paraId="7F9044ED" w14:textId="77777777" w:rsidR="00CF0FE9" w:rsidRPr="00F92868" w:rsidRDefault="00CF0FE9" w:rsidP="00C97CFD">
            <w:pPr>
              <w:keepNext/>
              <w:keepLines/>
              <w:spacing w:after="0"/>
              <w:jc w:val="center"/>
              <w:rPr>
                <w:rFonts w:ascii="Arial" w:eastAsia="等线" w:hAnsi="Arial"/>
                <w:sz w:val="18"/>
                <w:lang w:eastAsia="zh-CN"/>
              </w:rPr>
            </w:pPr>
            <w:r>
              <w:rPr>
                <w:rFonts w:ascii="Arial" w:eastAsia="等线" w:hAnsi="Arial"/>
                <w:sz w:val="18"/>
                <w:lang w:eastAsia="zh-CN"/>
              </w:rPr>
              <w:t>0.2</w:t>
            </w:r>
          </w:p>
        </w:tc>
        <w:tc>
          <w:tcPr>
            <w:tcW w:w="1949" w:type="dxa"/>
            <w:vAlign w:val="center"/>
          </w:tcPr>
          <w:p w14:paraId="5CB12BDC" w14:textId="13D83DB2" w:rsidR="00CF0FE9" w:rsidRPr="00F92868" w:rsidRDefault="00CF0FE9" w:rsidP="00C97CFD">
            <w:pPr>
              <w:keepNext/>
              <w:keepLines/>
              <w:spacing w:after="0"/>
              <w:jc w:val="center"/>
              <w:rPr>
                <w:rFonts w:ascii="Arial" w:eastAsia="等线" w:hAnsi="Arial"/>
                <w:sz w:val="18"/>
                <w:lang w:eastAsia="zh-CN"/>
              </w:rPr>
            </w:pPr>
            <w:r>
              <w:rPr>
                <w:rFonts w:ascii="Arial" w:eastAsia="等线" w:hAnsi="Arial"/>
                <w:color w:val="000000"/>
                <w:sz w:val="18"/>
                <w:lang w:val="en-US" w:eastAsia="zh-CN"/>
              </w:rPr>
              <w:t>0.</w:t>
            </w:r>
            <w:r w:rsidR="00C80341">
              <w:rPr>
                <w:rFonts w:ascii="Arial" w:eastAsia="等线" w:hAnsi="Arial"/>
                <w:color w:val="000000"/>
                <w:sz w:val="18"/>
                <w:lang w:val="en-US" w:eastAsia="zh-CN"/>
              </w:rPr>
              <w:t>2</w:t>
            </w:r>
          </w:p>
        </w:tc>
      </w:tr>
      <w:tr w:rsidR="00CF0FE9" w:rsidRPr="00F92868" w14:paraId="39CAE996" w14:textId="77777777" w:rsidTr="00C97CFD">
        <w:trPr>
          <w:trHeight w:val="187"/>
          <w:jc w:val="center"/>
        </w:trPr>
        <w:tc>
          <w:tcPr>
            <w:tcW w:w="7439" w:type="dxa"/>
            <w:gridSpan w:val="4"/>
            <w:tcBorders>
              <w:bottom w:val="single" w:sz="4" w:space="0" w:color="auto"/>
            </w:tcBorders>
            <w:shd w:val="clear" w:color="auto" w:fill="auto"/>
          </w:tcPr>
          <w:p w14:paraId="7457D059" w14:textId="77777777" w:rsidR="00CF0FE9" w:rsidRPr="00684407" w:rsidRDefault="00CF0FE9" w:rsidP="00C97CFD">
            <w:pPr>
              <w:keepLines/>
              <w:spacing w:after="0"/>
              <w:ind w:left="870" w:hanging="870"/>
              <w:rPr>
                <w:rFonts w:eastAsia="等线" w:cs="Arial"/>
                <w:lang w:eastAsia="ja-JP"/>
              </w:rPr>
            </w:pPr>
            <w:r w:rsidRPr="00684407">
              <w:rPr>
                <w:rFonts w:ascii="Arial" w:eastAsia="等线" w:hAnsi="Arial" w:cs="Arial"/>
                <w:sz w:val="18"/>
                <w:lang w:eastAsia="ja-JP"/>
              </w:rPr>
              <w:t>NOTE 9:</w:t>
            </w:r>
            <w:r w:rsidRPr="00684407">
              <w:rPr>
                <w:rFonts w:ascii="Arial" w:eastAsia="等线" w:hAnsi="Arial" w:cs="Arial"/>
                <w:sz w:val="18"/>
                <w:lang w:eastAsia="ja-JP"/>
              </w:rPr>
              <w:tab/>
              <w:t xml:space="preserve"> “-” denotes ΔR</w:t>
            </w:r>
            <w:r w:rsidRPr="00684407">
              <w:rPr>
                <w:rFonts w:ascii="Arial" w:eastAsia="等线" w:hAnsi="Arial" w:cs="Arial"/>
                <w:sz w:val="18"/>
                <w:vertAlign w:val="subscript"/>
                <w:lang w:eastAsia="ja-JP"/>
              </w:rPr>
              <w:t>IB,c</w:t>
            </w:r>
            <w:r w:rsidRPr="00684407">
              <w:rPr>
                <w:rFonts w:ascii="Arial" w:eastAsia="等线" w:hAnsi="Arial" w:cs="Arial"/>
                <w:sz w:val="18"/>
                <w:lang w:eastAsia="ja-JP"/>
              </w:rPr>
              <w:t xml:space="preserve"> = 0.</w:t>
            </w:r>
          </w:p>
          <w:p w14:paraId="67E0E555" w14:textId="77777777" w:rsidR="00CF0FE9" w:rsidRDefault="00CF0FE9" w:rsidP="00C97CFD">
            <w:pPr>
              <w:keepLines/>
              <w:spacing w:after="0"/>
              <w:ind w:left="870" w:hanging="870"/>
              <w:rPr>
                <w:rFonts w:ascii="Arial" w:eastAsia="等线" w:hAnsi="Arial"/>
                <w:color w:val="000000"/>
                <w:sz w:val="18"/>
                <w:lang w:val="en-US" w:eastAsia="zh-CN"/>
              </w:rPr>
            </w:pPr>
            <w:r w:rsidRPr="00684407">
              <w:rPr>
                <w:rFonts w:ascii="Arial" w:eastAsia="等线" w:hAnsi="Arial" w:cs="Arial"/>
                <w:sz w:val="18"/>
                <w:lang w:eastAsia="ja-JP"/>
              </w:rPr>
              <w:t>NOTE 10:</w:t>
            </w:r>
            <w:r w:rsidRPr="00684407">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684407">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684407">
              <w:rPr>
                <w:rFonts w:ascii="Arial" w:eastAsia="等线" w:hAnsi="Arial" w:cs="Arial"/>
                <w:sz w:val="18"/>
                <w:lang w:eastAsia="ja-JP"/>
              </w:rPr>
              <w:t>.</w:t>
            </w:r>
          </w:p>
        </w:tc>
      </w:tr>
    </w:tbl>
    <w:p w14:paraId="45F83C8F" w14:textId="77777777" w:rsidR="00CF0FE9" w:rsidRDefault="00CF0FE9" w:rsidP="00CF0FE9">
      <w:pPr>
        <w:pStyle w:val="af1"/>
      </w:pPr>
    </w:p>
    <w:p w14:paraId="6D5A4EDA" w14:textId="574A55E0" w:rsidR="00CF0FE9" w:rsidRPr="004B5957" w:rsidRDefault="00CF0FE9" w:rsidP="00CF0FE9">
      <w:pPr>
        <w:pStyle w:val="31"/>
      </w:pPr>
      <w:bookmarkStart w:id="203" w:name="_Toc136288198"/>
      <w:r>
        <w:t>5.12.2</w:t>
      </w:r>
      <w:r>
        <w:tab/>
      </w:r>
      <w:r w:rsidRPr="004B5957">
        <w:t>Specific for 2 bands UL CA</w:t>
      </w:r>
      <w:bookmarkEnd w:id="203"/>
    </w:p>
    <w:p w14:paraId="3C8FE573" w14:textId="626557A4" w:rsidR="00CF0FE9" w:rsidRPr="004B5957" w:rsidRDefault="00CF0FE9" w:rsidP="00CF0FE9">
      <w:pPr>
        <w:pStyle w:val="41"/>
      </w:pPr>
      <w:bookmarkStart w:id="204" w:name="_Toc136288199"/>
      <w:r>
        <w:rPr>
          <w:rFonts w:hint="eastAsia"/>
        </w:rPr>
        <w:t>5.</w:t>
      </w:r>
      <w:r>
        <w:t>12</w:t>
      </w:r>
      <w:r>
        <w:rPr>
          <w:rFonts w:hint="eastAsia"/>
        </w:rPr>
        <w:t>.</w:t>
      </w:r>
      <w:r>
        <w:t>2.1</w:t>
      </w:r>
      <w:r>
        <w:tab/>
      </w:r>
      <w:r>
        <w:rPr>
          <w:rFonts w:hint="eastAsia"/>
        </w:rPr>
        <w:t>UE co-existence studies</w:t>
      </w:r>
      <w:bookmarkEnd w:id="204"/>
    </w:p>
    <w:p w14:paraId="7762481D" w14:textId="77777777" w:rsidR="00CF0FE9" w:rsidRPr="00F31DF3" w:rsidRDefault="00CF0FE9" w:rsidP="00CF0FE9">
      <w:pPr>
        <w:pStyle w:val="af1"/>
        <w:rPr>
          <w:rFonts w:cstheme="minorHAnsi"/>
          <w:szCs w:val="21"/>
          <w:lang w:eastAsia="ja-JP"/>
        </w:rPr>
      </w:pPr>
      <w:r>
        <w:rPr>
          <w:rFonts w:hint="eastAsia"/>
        </w:rPr>
        <w:t>UE co-existence</w:t>
      </w:r>
      <w:r>
        <w:t xml:space="preserve"> has already been studied for 2DL/1UL fallback combinations. </w:t>
      </w:r>
      <w:r>
        <w:rPr>
          <w:rFonts w:cstheme="minorHAnsi"/>
          <w:szCs w:val="21"/>
          <w:lang w:eastAsia="zh-TW"/>
        </w:rPr>
        <w:t>T</w:t>
      </w:r>
      <w:r w:rsidRPr="00F31DF3">
        <w:rPr>
          <w:rFonts w:cstheme="minorHAnsi"/>
          <w:szCs w:val="21"/>
          <w:lang w:eastAsia="zh-CN"/>
        </w:rPr>
        <w:t xml:space="preserve">he </w:t>
      </w:r>
      <w:r w:rsidRPr="00F31DF3">
        <w:rPr>
          <w:rFonts w:cstheme="minorHAnsi"/>
          <w:szCs w:val="21"/>
          <w:lang w:eastAsia="ja-JP"/>
        </w:rPr>
        <w:t xml:space="preserve">impact </w:t>
      </w:r>
      <w:r>
        <w:rPr>
          <w:rFonts w:cstheme="minorHAnsi"/>
          <w:szCs w:val="21"/>
          <w:lang w:eastAsia="ja-JP"/>
        </w:rPr>
        <w:t xml:space="preserve">to </w:t>
      </w:r>
      <w:r w:rsidRPr="00F31DF3">
        <w:rPr>
          <w:rFonts w:cstheme="minorHAnsi"/>
          <w:szCs w:val="21"/>
          <w:lang w:eastAsia="ja-JP"/>
        </w:rPr>
        <w:t>the 3</w:t>
      </w:r>
      <w:r w:rsidRPr="00F31DF3">
        <w:rPr>
          <w:rFonts w:cstheme="minorHAnsi"/>
          <w:szCs w:val="21"/>
          <w:vertAlign w:val="superscript"/>
          <w:lang w:eastAsia="ja-JP"/>
        </w:rPr>
        <w:t>rd</w:t>
      </w:r>
      <w:r w:rsidRPr="00F31DF3">
        <w:rPr>
          <w:rFonts w:cstheme="minorHAnsi"/>
          <w:szCs w:val="21"/>
          <w:lang w:eastAsia="ja-JP"/>
        </w:rPr>
        <w:t xml:space="preserve"> band </w:t>
      </w:r>
      <w:r>
        <w:rPr>
          <w:rFonts w:cstheme="minorHAnsi"/>
          <w:szCs w:val="21"/>
          <w:lang w:eastAsia="ja-JP"/>
        </w:rPr>
        <w:t>Rx is following:</w:t>
      </w:r>
    </w:p>
    <w:p w14:paraId="0382EAE5" w14:textId="7EE0ED05" w:rsidR="00CF0FE9" w:rsidRPr="00CF0FE9" w:rsidRDefault="000959FE" w:rsidP="004B5957">
      <w:pPr>
        <w:overflowPunct w:val="0"/>
        <w:autoSpaceDE w:val="0"/>
        <w:autoSpaceDN w:val="0"/>
        <w:adjustRightInd w:val="0"/>
        <w:ind w:leftChars="180" w:left="658" w:hangingChars="149" w:hanging="298"/>
        <w:textAlignment w:val="baseline"/>
        <w:rPr>
          <w:rFonts w:eastAsia="宋体"/>
          <w:szCs w:val="22"/>
          <w:lang w:val="en-US" w:eastAsia="zh-CN"/>
        </w:rPr>
      </w:pPr>
      <w:r w:rsidRPr="005315A5">
        <w:rPr>
          <w:rFonts w:eastAsia="Times New Roman"/>
          <w:iCs/>
        </w:rPr>
        <w:t xml:space="preserve">–   </w:t>
      </w:r>
      <w:r w:rsidR="00CF0FE9" w:rsidRPr="00CF0FE9">
        <w:rPr>
          <w:rFonts w:cstheme="minorHAnsi"/>
          <w:szCs w:val="21"/>
          <w:lang w:eastAsia="ko-KR"/>
        </w:rPr>
        <w:t xml:space="preserve">No IMD generated by dual uplink of Band </w:t>
      </w:r>
      <w:r w:rsidR="00CF0FE9" w:rsidRPr="00CF0FE9">
        <w:rPr>
          <w:rFonts w:eastAsia="宋体" w:cstheme="minorHAnsi"/>
          <w:szCs w:val="21"/>
        </w:rPr>
        <w:t>n70</w:t>
      </w:r>
      <w:r w:rsidR="00CF0FE9" w:rsidRPr="00CF0FE9">
        <w:rPr>
          <w:rFonts w:cstheme="minorHAnsi"/>
          <w:szCs w:val="21"/>
          <w:lang w:eastAsia="ko-KR"/>
        </w:rPr>
        <w:t xml:space="preserve"> + Band n</w:t>
      </w:r>
      <w:r w:rsidR="00CF0FE9" w:rsidRPr="00CF0FE9">
        <w:rPr>
          <w:rFonts w:eastAsia="宋体" w:cstheme="minorHAnsi"/>
          <w:szCs w:val="21"/>
        </w:rPr>
        <w:t>71</w:t>
      </w:r>
      <w:r w:rsidR="00CF0FE9" w:rsidRPr="00CF0FE9">
        <w:rPr>
          <w:rFonts w:cstheme="minorHAnsi"/>
          <w:szCs w:val="21"/>
          <w:lang w:eastAsia="ko-KR"/>
        </w:rPr>
        <w:t xml:space="preserve"> falls into Band n29 DL</w:t>
      </w:r>
      <w:r w:rsidR="00CF0FE9" w:rsidRPr="00CF0FE9">
        <w:rPr>
          <w:rFonts w:eastAsia="宋体" w:cstheme="minorHAnsi"/>
          <w:szCs w:val="21"/>
        </w:rPr>
        <w:t>.</w:t>
      </w:r>
    </w:p>
    <w:p w14:paraId="507A107B" w14:textId="1C3AD202" w:rsidR="00CF0FE9" w:rsidRPr="004B5957" w:rsidRDefault="00CF0FE9" w:rsidP="00CF0FE9">
      <w:pPr>
        <w:pStyle w:val="41"/>
      </w:pPr>
      <w:bookmarkStart w:id="205" w:name="_Toc136288200"/>
      <w:r w:rsidRPr="00CF0FE9">
        <w:rPr>
          <w:rFonts w:hint="eastAsia"/>
        </w:rPr>
        <w:t>5.</w:t>
      </w:r>
      <w:r>
        <w:t>12</w:t>
      </w:r>
      <w:r w:rsidRPr="004B5957">
        <w:t>.2.2</w:t>
      </w:r>
      <w:r w:rsidRPr="004B5957">
        <w:tab/>
        <w:t>REFSENS requirements</w:t>
      </w:r>
      <w:bookmarkEnd w:id="205"/>
    </w:p>
    <w:p w14:paraId="5B2D37D0" w14:textId="02CBFB88" w:rsidR="00CF0FE9" w:rsidRDefault="00CF0FE9" w:rsidP="00CF0FE9">
      <w:pPr>
        <w:rPr>
          <w:rFonts w:ascii="Arial" w:hAnsi="Arial" w:cs="Arial"/>
          <w:color w:val="0000FF"/>
          <w:sz w:val="32"/>
          <w:szCs w:val="32"/>
          <w:lang w:eastAsia="ja-JP"/>
        </w:rPr>
      </w:pPr>
      <w:r>
        <w:t>Based on the co-existence studies there i</w:t>
      </w:r>
      <w:r w:rsidR="00176CE8">
        <w:t>s no need to define MSD values.</w:t>
      </w:r>
    </w:p>
    <w:p w14:paraId="458A6D19" w14:textId="50CC2548" w:rsidR="00C97CFD" w:rsidRPr="004B5957" w:rsidRDefault="00C97CFD" w:rsidP="004B5957">
      <w:pPr>
        <w:pStyle w:val="21"/>
      </w:pPr>
      <w:bookmarkStart w:id="206" w:name="_Toc136288201"/>
      <w:r w:rsidRPr="004B5957">
        <w:lastRenderedPageBreak/>
        <w:t>5.</w:t>
      </w:r>
      <w:r>
        <w:rPr>
          <w:rFonts w:hint="eastAsia"/>
        </w:rPr>
        <w:t>13</w:t>
      </w:r>
      <w:r w:rsidRPr="004B5957">
        <w:tab/>
        <w:t>CA_n48-n71-n77</w:t>
      </w:r>
      <w:bookmarkEnd w:id="206"/>
    </w:p>
    <w:p w14:paraId="6A883B0F" w14:textId="5076F3C7" w:rsidR="00C97CFD" w:rsidRPr="004B5957" w:rsidRDefault="00C97CFD" w:rsidP="00C97CFD">
      <w:pPr>
        <w:pStyle w:val="31"/>
      </w:pPr>
      <w:bookmarkStart w:id="207" w:name="_Toc136288202"/>
      <w:r>
        <w:t>5.13</w:t>
      </w:r>
      <w:r w:rsidRPr="00230AC2">
        <w:t>.1</w:t>
      </w:r>
      <w:r w:rsidRPr="00230AC2">
        <w:tab/>
      </w:r>
      <w:r w:rsidRPr="004B5957">
        <w:t>Common for 1 band UL and 2 bands UL CA</w:t>
      </w:r>
      <w:bookmarkEnd w:id="207"/>
    </w:p>
    <w:p w14:paraId="074EACA2" w14:textId="053C39B6" w:rsidR="00C97CFD" w:rsidRPr="004B5957" w:rsidRDefault="00C97CFD" w:rsidP="00C97CFD">
      <w:pPr>
        <w:pStyle w:val="41"/>
      </w:pPr>
      <w:bookmarkStart w:id="208" w:name="_Toc136288203"/>
      <w:r>
        <w:t>5.13</w:t>
      </w:r>
      <w:r w:rsidRPr="00230AC2">
        <w:t>.1.1</w:t>
      </w:r>
      <w:r w:rsidRPr="00230AC2">
        <w:tab/>
      </w:r>
      <w:r w:rsidRPr="004B5957">
        <w:t>Operating bands for CA</w:t>
      </w:r>
      <w:bookmarkEnd w:id="208"/>
    </w:p>
    <w:p w14:paraId="704171D4" w14:textId="6D6DBA6E" w:rsidR="00C97CFD" w:rsidRPr="004B5957" w:rsidRDefault="00C97CFD" w:rsidP="00C97CFD">
      <w:pPr>
        <w:pStyle w:val="TH"/>
        <w:rPr>
          <w:rFonts w:cs="Arial"/>
        </w:rPr>
      </w:pPr>
      <w:r w:rsidRPr="004B5957">
        <w:rPr>
          <w:rFonts w:cs="Arial"/>
        </w:rPr>
        <w:t xml:space="preserve">Table </w:t>
      </w:r>
      <w:r w:rsidRPr="00C97CFD">
        <w:rPr>
          <w:rFonts w:cs="Arial"/>
        </w:rPr>
        <w:t>5.</w:t>
      </w:r>
      <w:r>
        <w:rPr>
          <w:rFonts w:cs="Arial"/>
        </w:rPr>
        <w:t>13</w:t>
      </w:r>
      <w:r w:rsidRPr="004B5957">
        <w:rPr>
          <w:rFonts w:cs="Arial"/>
        </w:rPr>
        <w:t>.1.1-1: 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C97CFD" w:rsidRPr="00230AC2" w14:paraId="70647BEB" w14:textId="77777777" w:rsidTr="00C97CFD">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19B8CDF3" w14:textId="77777777" w:rsidR="00C97CFD" w:rsidRPr="00230AC2" w:rsidRDefault="00C97CFD" w:rsidP="00C97CFD">
            <w:pPr>
              <w:keepNext/>
              <w:keepLines/>
              <w:spacing w:after="0"/>
              <w:jc w:val="center"/>
              <w:rPr>
                <w:rFonts w:ascii="Arial" w:hAnsi="Arial"/>
                <w:b/>
                <w:color w:val="000000"/>
                <w:sz w:val="18"/>
              </w:rPr>
            </w:pPr>
            <w:r w:rsidRPr="00230AC2">
              <w:rPr>
                <w:rFonts w:ascii="Arial" w:hAnsi="Arial"/>
                <w:b/>
                <w:color w:val="000000"/>
                <w:sz w:val="18"/>
                <w:lang w:eastAsia="zh-CN"/>
              </w:rPr>
              <w:t>NR</w:t>
            </w:r>
            <w:r w:rsidRPr="00230AC2">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61C1A789" w14:textId="77777777" w:rsidR="00C97CFD" w:rsidRPr="00230AC2" w:rsidRDefault="00C97CFD" w:rsidP="00C97CFD">
            <w:pPr>
              <w:keepNext/>
              <w:keepLines/>
              <w:spacing w:after="0"/>
              <w:jc w:val="center"/>
              <w:rPr>
                <w:rFonts w:ascii="Arial" w:hAnsi="Arial"/>
                <w:b/>
                <w:color w:val="000000"/>
                <w:sz w:val="18"/>
              </w:rPr>
            </w:pPr>
            <w:r w:rsidRPr="00230AC2">
              <w:rPr>
                <w:rFonts w:ascii="Arial" w:hAnsi="Arial"/>
                <w:b/>
                <w:color w:val="000000"/>
                <w:sz w:val="18"/>
                <w:lang w:eastAsia="zh-CN"/>
              </w:rPr>
              <w:t>NR</w:t>
            </w:r>
            <w:r w:rsidRPr="00230AC2">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5D451ED1" w14:textId="77777777" w:rsidR="00C97CFD" w:rsidRPr="00230AC2" w:rsidRDefault="00C97CFD" w:rsidP="00C97CFD">
            <w:pPr>
              <w:keepNext/>
              <w:keepLines/>
              <w:spacing w:after="0"/>
              <w:jc w:val="center"/>
              <w:rPr>
                <w:rFonts w:ascii="Arial" w:hAnsi="Arial"/>
                <w:b/>
                <w:color w:val="000000"/>
                <w:sz w:val="18"/>
              </w:rPr>
            </w:pPr>
            <w:r w:rsidRPr="00230AC2">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FBC0EEB" w14:textId="77777777" w:rsidR="00C97CFD" w:rsidRPr="00230AC2" w:rsidRDefault="00C97CFD" w:rsidP="00C97CFD">
            <w:pPr>
              <w:keepNext/>
              <w:keepLines/>
              <w:spacing w:after="0"/>
              <w:jc w:val="center"/>
              <w:rPr>
                <w:rFonts w:ascii="Arial" w:hAnsi="Arial"/>
                <w:b/>
                <w:color w:val="000000"/>
                <w:sz w:val="18"/>
              </w:rPr>
            </w:pPr>
            <w:r w:rsidRPr="00230AC2">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C9522CA" w14:textId="77777777" w:rsidR="00C97CFD" w:rsidRPr="00230AC2" w:rsidRDefault="00C97CFD" w:rsidP="00C97CFD">
            <w:pPr>
              <w:keepNext/>
              <w:keepLines/>
              <w:spacing w:after="0"/>
              <w:jc w:val="center"/>
              <w:rPr>
                <w:rFonts w:ascii="Arial" w:hAnsi="Arial"/>
                <w:b/>
                <w:color w:val="000000"/>
                <w:sz w:val="18"/>
              </w:rPr>
            </w:pPr>
            <w:r w:rsidRPr="00230AC2">
              <w:rPr>
                <w:rFonts w:ascii="Arial" w:hAnsi="Arial"/>
                <w:b/>
                <w:color w:val="000000"/>
                <w:sz w:val="18"/>
              </w:rPr>
              <w:t>Duplex Mode</w:t>
            </w:r>
          </w:p>
        </w:tc>
      </w:tr>
      <w:tr w:rsidR="00C97CFD" w:rsidRPr="00230AC2" w14:paraId="0AEAE31D" w14:textId="77777777" w:rsidTr="00C97CF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F2CCB9" w14:textId="77777777" w:rsidR="00C97CFD" w:rsidRPr="00230AC2" w:rsidRDefault="00C97CFD" w:rsidP="00C97CFD">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A4B3D7" w14:textId="77777777" w:rsidR="00C97CFD" w:rsidRPr="00230AC2" w:rsidRDefault="00C97CFD" w:rsidP="00C97CFD">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139428C2" w14:textId="77777777" w:rsidR="00C97CFD" w:rsidRPr="00230AC2" w:rsidRDefault="00C97CFD" w:rsidP="00C97CFD">
            <w:pPr>
              <w:keepNext/>
              <w:keepLines/>
              <w:spacing w:after="0"/>
              <w:jc w:val="center"/>
              <w:rPr>
                <w:rFonts w:ascii="Arial" w:hAnsi="Arial"/>
                <w:b/>
                <w:color w:val="000000"/>
                <w:sz w:val="18"/>
              </w:rPr>
            </w:pPr>
            <w:r w:rsidRPr="00230AC2">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5EC524D" w14:textId="77777777" w:rsidR="00C97CFD" w:rsidRPr="00230AC2" w:rsidRDefault="00C97CFD" w:rsidP="00C97CFD">
            <w:pPr>
              <w:keepNext/>
              <w:keepLines/>
              <w:spacing w:after="0"/>
              <w:jc w:val="center"/>
              <w:rPr>
                <w:rFonts w:ascii="Arial" w:hAnsi="Arial"/>
                <w:b/>
                <w:color w:val="000000"/>
                <w:sz w:val="18"/>
              </w:rPr>
            </w:pPr>
            <w:r w:rsidRPr="00230AC2">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1E13D0" w14:textId="77777777" w:rsidR="00C97CFD" w:rsidRPr="00230AC2" w:rsidRDefault="00C97CFD" w:rsidP="00C97CFD">
            <w:pPr>
              <w:spacing w:after="0"/>
              <w:rPr>
                <w:rFonts w:ascii="Arial" w:hAnsi="Arial"/>
                <w:b/>
                <w:color w:val="000000"/>
                <w:sz w:val="18"/>
              </w:rPr>
            </w:pPr>
          </w:p>
        </w:tc>
      </w:tr>
      <w:tr w:rsidR="00C97CFD" w:rsidRPr="00230AC2" w14:paraId="679A0B5A" w14:textId="77777777" w:rsidTr="00C97CFD">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178D20" w14:textId="77777777" w:rsidR="00C97CFD" w:rsidRPr="00230AC2" w:rsidRDefault="00C97CFD" w:rsidP="00C97CFD">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8DEA4D" w14:textId="77777777" w:rsidR="00C97CFD" w:rsidRPr="00230AC2" w:rsidRDefault="00C97CFD" w:rsidP="00C97CFD">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2962788C" w14:textId="77777777" w:rsidR="00C97CFD" w:rsidRPr="00230AC2" w:rsidRDefault="00C97CFD" w:rsidP="00C97CFD">
            <w:pPr>
              <w:keepNext/>
              <w:keepLines/>
              <w:spacing w:after="0"/>
              <w:jc w:val="center"/>
              <w:rPr>
                <w:rFonts w:ascii="Arial" w:hAnsi="Arial"/>
                <w:b/>
                <w:color w:val="000000"/>
                <w:sz w:val="18"/>
              </w:rPr>
            </w:pPr>
            <w:r w:rsidRPr="00230AC2">
              <w:rPr>
                <w:rFonts w:ascii="Arial" w:hAnsi="Arial"/>
                <w:b/>
                <w:color w:val="000000"/>
                <w:sz w:val="18"/>
              </w:rPr>
              <w:t>F</w:t>
            </w:r>
            <w:r w:rsidRPr="00230AC2">
              <w:rPr>
                <w:rFonts w:ascii="Arial" w:hAnsi="Arial"/>
                <w:b/>
                <w:color w:val="000000"/>
                <w:sz w:val="18"/>
                <w:vertAlign w:val="subscript"/>
              </w:rPr>
              <w:t>UL_low</w:t>
            </w:r>
            <w:r w:rsidRPr="00230AC2">
              <w:rPr>
                <w:rFonts w:ascii="Arial" w:hAnsi="Arial"/>
                <w:b/>
                <w:color w:val="000000"/>
                <w:sz w:val="18"/>
              </w:rPr>
              <w:t xml:space="preserve">  –  F</w:t>
            </w:r>
            <w:r w:rsidRPr="00230AC2">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41B74DE7" w14:textId="77777777" w:rsidR="00C97CFD" w:rsidRPr="00230AC2" w:rsidRDefault="00C97CFD" w:rsidP="00C97CFD">
            <w:pPr>
              <w:keepNext/>
              <w:keepLines/>
              <w:spacing w:after="0"/>
              <w:jc w:val="center"/>
              <w:rPr>
                <w:rFonts w:ascii="Arial" w:hAnsi="Arial"/>
                <w:b/>
                <w:color w:val="000000"/>
                <w:sz w:val="18"/>
              </w:rPr>
            </w:pPr>
            <w:r w:rsidRPr="00230AC2">
              <w:rPr>
                <w:rFonts w:ascii="Arial" w:hAnsi="Arial"/>
                <w:b/>
                <w:color w:val="000000"/>
                <w:sz w:val="18"/>
              </w:rPr>
              <w:t>F</w:t>
            </w:r>
            <w:r w:rsidRPr="00230AC2">
              <w:rPr>
                <w:rFonts w:ascii="Arial" w:hAnsi="Arial"/>
                <w:b/>
                <w:color w:val="000000"/>
                <w:sz w:val="18"/>
                <w:vertAlign w:val="subscript"/>
              </w:rPr>
              <w:t>DL_low</w:t>
            </w:r>
            <w:r w:rsidRPr="00230AC2">
              <w:rPr>
                <w:rFonts w:ascii="Arial" w:hAnsi="Arial"/>
                <w:b/>
                <w:color w:val="000000"/>
                <w:sz w:val="18"/>
              </w:rPr>
              <w:t xml:space="preserve">  –  F</w:t>
            </w:r>
            <w:r w:rsidRPr="00230AC2">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475DA" w14:textId="77777777" w:rsidR="00C97CFD" w:rsidRPr="00230AC2" w:rsidRDefault="00C97CFD" w:rsidP="00C97CFD">
            <w:pPr>
              <w:spacing w:after="0"/>
              <w:rPr>
                <w:rFonts w:ascii="Arial" w:hAnsi="Arial"/>
                <w:b/>
                <w:color w:val="000000"/>
                <w:sz w:val="18"/>
              </w:rPr>
            </w:pPr>
          </w:p>
        </w:tc>
      </w:tr>
      <w:tr w:rsidR="00C97CFD" w:rsidRPr="00230AC2" w14:paraId="29EAFA01" w14:textId="77777777" w:rsidTr="00C97CFD">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1BB26FC3" w14:textId="77777777" w:rsidR="00C97CFD" w:rsidRPr="00230AC2" w:rsidRDefault="00C97CFD" w:rsidP="00C97CFD">
            <w:pPr>
              <w:keepNext/>
              <w:keepLines/>
              <w:spacing w:after="0"/>
              <w:jc w:val="center"/>
              <w:rPr>
                <w:rFonts w:ascii="Arial" w:hAnsi="Arial"/>
                <w:color w:val="000000"/>
                <w:sz w:val="18"/>
                <w:lang w:eastAsia="zh-CN"/>
              </w:rPr>
            </w:pPr>
            <w:r w:rsidRPr="00230AC2">
              <w:rPr>
                <w:rFonts w:ascii="Arial" w:eastAsia="宋体" w:hAnsi="Arial"/>
                <w:color w:val="000000"/>
                <w:sz w:val="18"/>
                <w:lang w:eastAsia="zh-CN"/>
              </w:rPr>
              <w:t>CA_n48-n71-n77</w:t>
            </w:r>
          </w:p>
        </w:tc>
        <w:tc>
          <w:tcPr>
            <w:tcW w:w="1067" w:type="dxa"/>
            <w:tcBorders>
              <w:top w:val="single" w:sz="4" w:space="0" w:color="auto"/>
              <w:left w:val="single" w:sz="4" w:space="0" w:color="auto"/>
              <w:bottom w:val="single" w:sz="4" w:space="0" w:color="auto"/>
              <w:right w:val="single" w:sz="4" w:space="0" w:color="auto"/>
            </w:tcBorders>
            <w:vAlign w:val="center"/>
            <w:hideMark/>
          </w:tcPr>
          <w:p w14:paraId="27764D2E" w14:textId="77777777" w:rsidR="00C97CFD" w:rsidRPr="00230AC2" w:rsidRDefault="00C97CFD" w:rsidP="00C97CFD">
            <w:pPr>
              <w:keepNext/>
              <w:keepLines/>
              <w:spacing w:after="0"/>
              <w:jc w:val="center"/>
              <w:rPr>
                <w:rFonts w:ascii="Arial" w:hAnsi="Arial"/>
                <w:color w:val="000000"/>
                <w:sz w:val="18"/>
              </w:rPr>
            </w:pPr>
            <w:r w:rsidRPr="00230AC2">
              <w:rPr>
                <w:rFonts w:ascii="Arial" w:hAnsi="Arial"/>
                <w:color w:val="000000"/>
                <w:sz w:val="18"/>
              </w:rPr>
              <w:t>n48</w:t>
            </w:r>
          </w:p>
        </w:tc>
        <w:tc>
          <w:tcPr>
            <w:tcW w:w="1212" w:type="dxa"/>
            <w:tcBorders>
              <w:top w:val="single" w:sz="4" w:space="0" w:color="auto"/>
              <w:left w:val="single" w:sz="4" w:space="0" w:color="auto"/>
              <w:bottom w:val="single" w:sz="4" w:space="0" w:color="auto"/>
              <w:right w:val="single" w:sz="4" w:space="0" w:color="auto"/>
            </w:tcBorders>
            <w:hideMark/>
          </w:tcPr>
          <w:p w14:paraId="007BA02D" w14:textId="77777777" w:rsidR="00C97CFD" w:rsidRPr="00230AC2" w:rsidRDefault="00C97CFD" w:rsidP="00C97CFD">
            <w:pPr>
              <w:keepNext/>
              <w:keepLines/>
              <w:spacing w:after="0"/>
              <w:jc w:val="right"/>
              <w:rPr>
                <w:rFonts w:ascii="Arial" w:hAnsi="Arial" w:cs="Arial"/>
                <w:color w:val="000000"/>
                <w:sz w:val="18"/>
                <w:lang w:eastAsia="zh-CN"/>
              </w:rPr>
            </w:pPr>
            <w:r w:rsidRPr="00230AC2">
              <w:rPr>
                <w:rFonts w:ascii="Arial" w:hAnsi="Arial" w:cs="Arial"/>
                <w:sz w:val="18"/>
                <w:lang w:val="en-US" w:eastAsia="zh-CN"/>
              </w:rPr>
              <w:t>3550 MHz</w:t>
            </w:r>
          </w:p>
        </w:tc>
        <w:tc>
          <w:tcPr>
            <w:tcW w:w="317" w:type="dxa"/>
            <w:tcBorders>
              <w:top w:val="single" w:sz="4" w:space="0" w:color="auto"/>
              <w:left w:val="single" w:sz="4" w:space="0" w:color="auto"/>
              <w:bottom w:val="single" w:sz="4" w:space="0" w:color="auto"/>
              <w:right w:val="single" w:sz="4" w:space="0" w:color="auto"/>
            </w:tcBorders>
            <w:hideMark/>
          </w:tcPr>
          <w:p w14:paraId="21BC963F" w14:textId="77777777" w:rsidR="00C97CFD" w:rsidRPr="00230AC2" w:rsidRDefault="00C97CFD" w:rsidP="00C97CFD">
            <w:pPr>
              <w:keepNext/>
              <w:keepLines/>
              <w:spacing w:after="0"/>
              <w:jc w:val="center"/>
              <w:rPr>
                <w:rFonts w:ascii="Arial" w:hAnsi="Arial" w:cs="Arial"/>
                <w:color w:val="000000"/>
                <w:sz w:val="18"/>
              </w:rPr>
            </w:pPr>
            <w:r w:rsidRPr="00230AC2">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5ADCB5B2" w14:textId="77777777" w:rsidR="00C97CFD" w:rsidRPr="00230AC2" w:rsidRDefault="00C97CFD" w:rsidP="00C97CFD">
            <w:pPr>
              <w:keepNext/>
              <w:keepLines/>
              <w:spacing w:after="0"/>
              <w:rPr>
                <w:rFonts w:ascii="Arial" w:hAnsi="Arial" w:cs="Arial"/>
                <w:color w:val="000000"/>
                <w:sz w:val="18"/>
                <w:lang w:eastAsia="zh-CN"/>
              </w:rPr>
            </w:pPr>
            <w:r w:rsidRPr="00230AC2">
              <w:rPr>
                <w:rFonts w:ascii="Arial" w:hAnsi="Arial" w:cs="Arial"/>
                <w:sz w:val="18"/>
                <w:lang w:val="en-US" w:eastAsia="zh-CN"/>
              </w:rPr>
              <w:t>3700 MHz</w:t>
            </w:r>
          </w:p>
        </w:tc>
        <w:tc>
          <w:tcPr>
            <w:tcW w:w="1210" w:type="dxa"/>
            <w:tcBorders>
              <w:top w:val="single" w:sz="4" w:space="0" w:color="auto"/>
              <w:left w:val="single" w:sz="4" w:space="0" w:color="auto"/>
              <w:bottom w:val="single" w:sz="4" w:space="0" w:color="auto"/>
              <w:right w:val="single" w:sz="4" w:space="0" w:color="auto"/>
            </w:tcBorders>
            <w:hideMark/>
          </w:tcPr>
          <w:p w14:paraId="60334597" w14:textId="77777777" w:rsidR="00C97CFD" w:rsidRPr="00230AC2" w:rsidRDefault="00C97CFD" w:rsidP="00C97CFD">
            <w:pPr>
              <w:keepNext/>
              <w:keepLines/>
              <w:spacing w:after="0"/>
              <w:jc w:val="right"/>
              <w:rPr>
                <w:rFonts w:ascii="Arial" w:hAnsi="Arial" w:cs="Arial"/>
                <w:color w:val="000000"/>
                <w:sz w:val="18"/>
                <w:lang w:eastAsia="zh-CN"/>
              </w:rPr>
            </w:pPr>
            <w:r w:rsidRPr="00230AC2">
              <w:rPr>
                <w:rFonts w:ascii="Arial" w:hAnsi="Arial" w:cs="Arial"/>
                <w:sz w:val="18"/>
                <w:lang w:val="en-US" w:eastAsia="zh-CN"/>
              </w:rPr>
              <w:t>3550 MHz</w:t>
            </w:r>
          </w:p>
        </w:tc>
        <w:tc>
          <w:tcPr>
            <w:tcW w:w="317" w:type="dxa"/>
            <w:tcBorders>
              <w:top w:val="single" w:sz="4" w:space="0" w:color="auto"/>
              <w:left w:val="single" w:sz="4" w:space="0" w:color="auto"/>
              <w:bottom w:val="single" w:sz="4" w:space="0" w:color="auto"/>
              <w:right w:val="single" w:sz="4" w:space="0" w:color="auto"/>
            </w:tcBorders>
            <w:hideMark/>
          </w:tcPr>
          <w:p w14:paraId="2A01A4CC" w14:textId="77777777" w:rsidR="00C97CFD" w:rsidRPr="00230AC2" w:rsidRDefault="00C97CFD" w:rsidP="00C97CFD">
            <w:pPr>
              <w:keepNext/>
              <w:keepLines/>
              <w:spacing w:after="0"/>
              <w:jc w:val="center"/>
              <w:rPr>
                <w:rFonts w:ascii="Arial" w:hAnsi="Arial" w:cs="Arial"/>
                <w:color w:val="000000"/>
                <w:sz w:val="18"/>
              </w:rPr>
            </w:pPr>
            <w:r w:rsidRPr="00230AC2">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1C1BF204" w14:textId="77777777" w:rsidR="00C97CFD" w:rsidRPr="00230AC2" w:rsidRDefault="00C97CFD" w:rsidP="00C97CFD">
            <w:pPr>
              <w:keepNext/>
              <w:keepLines/>
              <w:spacing w:after="0"/>
              <w:rPr>
                <w:rFonts w:ascii="Arial" w:hAnsi="Arial" w:cs="Arial"/>
                <w:color w:val="000000"/>
                <w:sz w:val="18"/>
                <w:lang w:eastAsia="zh-CN"/>
              </w:rPr>
            </w:pPr>
            <w:r w:rsidRPr="00230AC2">
              <w:rPr>
                <w:rFonts w:ascii="Arial" w:hAnsi="Arial" w:cs="Arial"/>
                <w:sz w:val="18"/>
                <w:lang w:val="en-US" w:eastAsia="zh-CN"/>
              </w:rPr>
              <w:t>3700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7203700" w14:textId="77777777" w:rsidR="00C97CFD" w:rsidRPr="00230AC2" w:rsidRDefault="00C97CFD" w:rsidP="00C97CFD">
            <w:pPr>
              <w:keepNext/>
              <w:keepLines/>
              <w:spacing w:after="0"/>
              <w:jc w:val="center"/>
              <w:rPr>
                <w:rFonts w:ascii="Arial" w:hAnsi="Arial"/>
                <w:color w:val="000000"/>
                <w:sz w:val="18"/>
                <w:lang w:eastAsia="zh-CN"/>
              </w:rPr>
            </w:pPr>
            <w:r w:rsidRPr="00230AC2">
              <w:rPr>
                <w:rFonts w:ascii="Arial" w:hAnsi="Arial" w:cs="Arial"/>
                <w:sz w:val="18"/>
                <w:lang w:eastAsia="ja-JP"/>
              </w:rPr>
              <w:t>TDD</w:t>
            </w:r>
          </w:p>
        </w:tc>
      </w:tr>
      <w:tr w:rsidR="00C97CFD" w:rsidRPr="00230AC2" w14:paraId="1DFCEB9E" w14:textId="77777777" w:rsidTr="00C97CF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85CDB5" w14:textId="77777777" w:rsidR="00C97CFD" w:rsidRPr="00230AC2" w:rsidRDefault="00C97CFD" w:rsidP="00C97CFD">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46316E52" w14:textId="77777777" w:rsidR="00C97CFD" w:rsidRPr="00230AC2" w:rsidRDefault="00C97CFD" w:rsidP="00C97CFD">
            <w:pPr>
              <w:keepNext/>
              <w:keepLines/>
              <w:spacing w:after="0"/>
              <w:jc w:val="center"/>
              <w:rPr>
                <w:rFonts w:ascii="Arial" w:hAnsi="Arial"/>
                <w:color w:val="000000"/>
                <w:sz w:val="18"/>
              </w:rPr>
            </w:pPr>
            <w:r w:rsidRPr="00230AC2">
              <w:rPr>
                <w:rFonts w:ascii="Arial" w:eastAsia="宋体" w:hAnsi="Arial"/>
                <w:color w:val="000000"/>
                <w:sz w:val="18"/>
                <w:lang w:eastAsia="zh-CN"/>
              </w:rPr>
              <w:t>n71</w:t>
            </w:r>
          </w:p>
        </w:tc>
        <w:tc>
          <w:tcPr>
            <w:tcW w:w="1212" w:type="dxa"/>
            <w:tcBorders>
              <w:top w:val="single" w:sz="4" w:space="0" w:color="auto"/>
              <w:left w:val="single" w:sz="4" w:space="0" w:color="auto"/>
              <w:bottom w:val="single" w:sz="4" w:space="0" w:color="auto"/>
              <w:right w:val="single" w:sz="4" w:space="0" w:color="auto"/>
            </w:tcBorders>
            <w:vAlign w:val="center"/>
          </w:tcPr>
          <w:p w14:paraId="71622A42" w14:textId="77777777" w:rsidR="00C97CFD" w:rsidRPr="00230AC2" w:rsidRDefault="00C97CFD" w:rsidP="00C97CFD">
            <w:pPr>
              <w:keepNext/>
              <w:keepLines/>
              <w:spacing w:after="0"/>
              <w:jc w:val="right"/>
              <w:rPr>
                <w:rFonts w:ascii="Arial" w:hAnsi="Arial" w:cs="Arial"/>
                <w:color w:val="000000"/>
                <w:sz w:val="18"/>
                <w:lang w:eastAsia="zh-CN"/>
              </w:rPr>
            </w:pPr>
            <w:r w:rsidRPr="00230AC2">
              <w:rPr>
                <w:rFonts w:ascii="Arial" w:hAnsi="Arial" w:cs="Arial"/>
                <w:sz w:val="18"/>
                <w:lang w:val="en-US" w:eastAsia="zh-CN"/>
              </w:rPr>
              <w:t>663 MHz</w:t>
            </w:r>
          </w:p>
        </w:tc>
        <w:tc>
          <w:tcPr>
            <w:tcW w:w="317" w:type="dxa"/>
            <w:tcBorders>
              <w:top w:val="single" w:sz="4" w:space="0" w:color="auto"/>
              <w:left w:val="single" w:sz="4" w:space="0" w:color="auto"/>
              <w:bottom w:val="single" w:sz="4" w:space="0" w:color="auto"/>
              <w:right w:val="single" w:sz="4" w:space="0" w:color="auto"/>
            </w:tcBorders>
            <w:vAlign w:val="center"/>
          </w:tcPr>
          <w:p w14:paraId="5DFC2A73" w14:textId="77777777" w:rsidR="00C97CFD" w:rsidRPr="00230AC2" w:rsidRDefault="00C97CFD" w:rsidP="00C97CFD">
            <w:pPr>
              <w:keepNext/>
              <w:keepLines/>
              <w:spacing w:after="0"/>
              <w:jc w:val="center"/>
              <w:rPr>
                <w:rFonts w:ascii="Arial" w:hAnsi="Arial" w:cs="Arial"/>
                <w:color w:val="000000"/>
                <w:sz w:val="18"/>
              </w:rPr>
            </w:pPr>
            <w:r w:rsidRPr="00230AC2">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2DF55D03" w14:textId="77777777" w:rsidR="00C97CFD" w:rsidRPr="00230AC2" w:rsidRDefault="00C97CFD" w:rsidP="00C97CFD">
            <w:pPr>
              <w:keepNext/>
              <w:keepLines/>
              <w:spacing w:after="0"/>
              <w:rPr>
                <w:rFonts w:ascii="Arial" w:hAnsi="Arial" w:cs="Arial"/>
                <w:color w:val="000000"/>
                <w:sz w:val="18"/>
                <w:lang w:eastAsia="zh-CN"/>
              </w:rPr>
            </w:pPr>
            <w:r w:rsidRPr="00230AC2">
              <w:rPr>
                <w:rFonts w:ascii="Arial" w:hAnsi="Arial" w:cs="Arial"/>
                <w:sz w:val="18"/>
                <w:lang w:val="en-US" w:eastAsia="zh-CN"/>
              </w:rPr>
              <w:t>698 MHz</w:t>
            </w:r>
          </w:p>
        </w:tc>
        <w:tc>
          <w:tcPr>
            <w:tcW w:w="1210" w:type="dxa"/>
            <w:tcBorders>
              <w:top w:val="single" w:sz="4" w:space="0" w:color="auto"/>
              <w:left w:val="single" w:sz="4" w:space="0" w:color="auto"/>
              <w:bottom w:val="single" w:sz="4" w:space="0" w:color="auto"/>
              <w:right w:val="single" w:sz="4" w:space="0" w:color="auto"/>
            </w:tcBorders>
            <w:vAlign w:val="center"/>
          </w:tcPr>
          <w:p w14:paraId="38FE10C2" w14:textId="77777777" w:rsidR="00C97CFD" w:rsidRPr="00230AC2" w:rsidRDefault="00C97CFD" w:rsidP="00C97CFD">
            <w:pPr>
              <w:keepNext/>
              <w:keepLines/>
              <w:spacing w:after="0"/>
              <w:jc w:val="right"/>
              <w:rPr>
                <w:rFonts w:ascii="Arial" w:hAnsi="Arial" w:cs="Arial"/>
                <w:color w:val="000000"/>
                <w:sz w:val="18"/>
                <w:lang w:eastAsia="zh-CN"/>
              </w:rPr>
            </w:pPr>
            <w:r w:rsidRPr="00230AC2">
              <w:rPr>
                <w:rFonts w:ascii="Arial" w:hAnsi="Arial" w:cs="Arial"/>
                <w:sz w:val="18"/>
                <w:lang w:val="en-US" w:eastAsia="zh-CN"/>
              </w:rPr>
              <w:t>617 MHz</w:t>
            </w:r>
          </w:p>
        </w:tc>
        <w:tc>
          <w:tcPr>
            <w:tcW w:w="317" w:type="dxa"/>
            <w:tcBorders>
              <w:top w:val="single" w:sz="4" w:space="0" w:color="auto"/>
              <w:left w:val="single" w:sz="4" w:space="0" w:color="auto"/>
              <w:bottom w:val="single" w:sz="4" w:space="0" w:color="auto"/>
              <w:right w:val="single" w:sz="4" w:space="0" w:color="auto"/>
            </w:tcBorders>
            <w:vAlign w:val="center"/>
          </w:tcPr>
          <w:p w14:paraId="05D5C60F" w14:textId="77777777" w:rsidR="00C97CFD" w:rsidRPr="00230AC2" w:rsidRDefault="00C97CFD" w:rsidP="00C97CFD">
            <w:pPr>
              <w:keepNext/>
              <w:keepLines/>
              <w:spacing w:after="0"/>
              <w:jc w:val="right"/>
              <w:rPr>
                <w:rFonts w:ascii="Arial" w:hAnsi="Arial" w:cs="Arial"/>
                <w:color w:val="000000"/>
                <w:sz w:val="18"/>
                <w:lang w:eastAsia="zh-CN"/>
              </w:rPr>
            </w:pPr>
            <w:r w:rsidRPr="00230AC2">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751BF048" w14:textId="77777777" w:rsidR="00C97CFD" w:rsidRPr="00230AC2" w:rsidRDefault="00C97CFD" w:rsidP="00C97CFD">
            <w:pPr>
              <w:keepNext/>
              <w:keepLines/>
              <w:spacing w:after="0"/>
              <w:rPr>
                <w:rFonts w:ascii="Arial" w:hAnsi="Arial" w:cs="Arial"/>
                <w:color w:val="000000"/>
                <w:sz w:val="18"/>
                <w:lang w:eastAsia="zh-CN"/>
              </w:rPr>
            </w:pPr>
            <w:r w:rsidRPr="00230AC2">
              <w:rPr>
                <w:rFonts w:ascii="Arial" w:hAnsi="Arial" w:cs="Arial"/>
                <w:sz w:val="18"/>
                <w:lang w:val="en-US" w:eastAsia="zh-CN"/>
              </w:rPr>
              <w:t>652 MHz</w:t>
            </w:r>
          </w:p>
        </w:tc>
        <w:tc>
          <w:tcPr>
            <w:tcW w:w="850" w:type="dxa"/>
            <w:tcBorders>
              <w:top w:val="single" w:sz="4" w:space="0" w:color="auto"/>
              <w:left w:val="single" w:sz="4" w:space="0" w:color="auto"/>
              <w:bottom w:val="single" w:sz="4" w:space="0" w:color="auto"/>
              <w:right w:val="single" w:sz="4" w:space="0" w:color="auto"/>
            </w:tcBorders>
            <w:vAlign w:val="center"/>
          </w:tcPr>
          <w:p w14:paraId="4BDDFB42" w14:textId="77777777" w:rsidR="00C97CFD" w:rsidRPr="00230AC2" w:rsidRDefault="00C97CFD" w:rsidP="00C97CFD">
            <w:pPr>
              <w:keepNext/>
              <w:keepLines/>
              <w:spacing w:after="0"/>
              <w:jc w:val="center"/>
              <w:rPr>
                <w:rFonts w:ascii="Arial" w:hAnsi="Arial"/>
                <w:color w:val="000000"/>
                <w:sz w:val="18"/>
                <w:lang w:eastAsia="zh-CN"/>
              </w:rPr>
            </w:pPr>
            <w:r w:rsidRPr="00230AC2">
              <w:rPr>
                <w:rFonts w:ascii="Arial" w:hAnsi="Arial" w:cs="Arial"/>
                <w:sz w:val="18"/>
                <w:lang w:eastAsia="ja-JP"/>
              </w:rPr>
              <w:t>FDD</w:t>
            </w:r>
          </w:p>
        </w:tc>
      </w:tr>
      <w:tr w:rsidR="00C97CFD" w:rsidRPr="00230AC2" w14:paraId="4E0D3F76" w14:textId="77777777" w:rsidTr="00C97CF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E7E1AC" w14:textId="77777777" w:rsidR="00C97CFD" w:rsidRPr="00230AC2" w:rsidRDefault="00C97CFD" w:rsidP="00C97CFD">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7CC92BB8" w14:textId="77777777" w:rsidR="00C97CFD" w:rsidRPr="00230AC2" w:rsidRDefault="00C97CFD" w:rsidP="00C97CFD">
            <w:pPr>
              <w:keepNext/>
              <w:keepLines/>
              <w:spacing w:after="0"/>
              <w:jc w:val="center"/>
              <w:rPr>
                <w:rFonts w:ascii="Arial" w:hAnsi="Arial"/>
                <w:color w:val="000000"/>
                <w:sz w:val="18"/>
                <w:lang w:eastAsia="zh-CN"/>
              </w:rPr>
            </w:pPr>
            <w:r w:rsidRPr="00230AC2">
              <w:rPr>
                <w:rFonts w:ascii="Arial" w:eastAsia="宋体" w:hAnsi="Arial" w:cs="Arial"/>
                <w:sz w:val="18"/>
                <w:lang w:val="en-US" w:eastAsia="zh-CN"/>
              </w:rPr>
              <w:t>n77</w:t>
            </w:r>
          </w:p>
        </w:tc>
        <w:tc>
          <w:tcPr>
            <w:tcW w:w="1212" w:type="dxa"/>
            <w:tcBorders>
              <w:top w:val="single" w:sz="4" w:space="0" w:color="auto"/>
              <w:left w:val="single" w:sz="4" w:space="0" w:color="auto"/>
              <w:bottom w:val="single" w:sz="4" w:space="0" w:color="auto"/>
              <w:right w:val="single" w:sz="4" w:space="0" w:color="auto"/>
            </w:tcBorders>
            <w:vAlign w:val="center"/>
          </w:tcPr>
          <w:p w14:paraId="4C9F2070" w14:textId="77777777" w:rsidR="00C97CFD" w:rsidRPr="00230AC2" w:rsidRDefault="00C97CFD" w:rsidP="00C97CFD">
            <w:pPr>
              <w:keepNext/>
              <w:keepLines/>
              <w:spacing w:after="0"/>
              <w:jc w:val="right"/>
              <w:rPr>
                <w:rFonts w:ascii="Arial" w:hAnsi="Arial" w:cs="Arial"/>
                <w:color w:val="000000"/>
                <w:sz w:val="18"/>
                <w:lang w:eastAsia="zh-CN"/>
              </w:rPr>
            </w:pPr>
            <w:r w:rsidRPr="00230AC2">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0FAC466D" w14:textId="77777777" w:rsidR="00C97CFD" w:rsidRPr="00230AC2" w:rsidRDefault="00C97CFD" w:rsidP="00C97CFD">
            <w:pPr>
              <w:keepNext/>
              <w:keepLines/>
              <w:spacing w:after="0"/>
              <w:jc w:val="center"/>
              <w:rPr>
                <w:rFonts w:ascii="Arial" w:hAnsi="Arial" w:cs="Arial"/>
                <w:color w:val="000000"/>
                <w:sz w:val="18"/>
              </w:rPr>
            </w:pPr>
            <w:r w:rsidRPr="00230AC2">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5F167FFD" w14:textId="77777777" w:rsidR="00C97CFD" w:rsidRPr="00230AC2" w:rsidRDefault="00C97CFD" w:rsidP="00C97CFD">
            <w:pPr>
              <w:keepNext/>
              <w:keepLines/>
              <w:spacing w:after="0"/>
              <w:rPr>
                <w:rFonts w:ascii="Arial" w:hAnsi="Arial" w:cs="Arial"/>
                <w:color w:val="000000"/>
                <w:sz w:val="18"/>
                <w:lang w:eastAsia="zh-CN"/>
              </w:rPr>
            </w:pPr>
            <w:r w:rsidRPr="00230AC2">
              <w:rPr>
                <w:rFonts w:ascii="Arial" w:hAnsi="Arial" w:cs="Arial"/>
                <w:sz w:val="18"/>
                <w:lang w:val="en-US" w:eastAsia="zh-CN"/>
              </w:rPr>
              <w:t>4200 MHz</w:t>
            </w:r>
          </w:p>
        </w:tc>
        <w:tc>
          <w:tcPr>
            <w:tcW w:w="1210" w:type="dxa"/>
            <w:tcBorders>
              <w:top w:val="single" w:sz="4" w:space="0" w:color="auto"/>
              <w:left w:val="single" w:sz="4" w:space="0" w:color="auto"/>
              <w:bottom w:val="single" w:sz="4" w:space="0" w:color="auto"/>
              <w:right w:val="single" w:sz="4" w:space="0" w:color="auto"/>
            </w:tcBorders>
            <w:vAlign w:val="center"/>
          </w:tcPr>
          <w:p w14:paraId="7D38F62E" w14:textId="77777777" w:rsidR="00C97CFD" w:rsidRPr="00230AC2" w:rsidRDefault="00C97CFD" w:rsidP="00C97CFD">
            <w:pPr>
              <w:keepNext/>
              <w:keepLines/>
              <w:spacing w:after="0"/>
              <w:jc w:val="right"/>
              <w:rPr>
                <w:rFonts w:ascii="Arial" w:hAnsi="Arial" w:cs="Arial"/>
                <w:color w:val="000000"/>
                <w:sz w:val="18"/>
                <w:lang w:eastAsia="zh-CN"/>
              </w:rPr>
            </w:pPr>
            <w:r w:rsidRPr="00230AC2">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0D494AC9" w14:textId="77777777" w:rsidR="00C97CFD" w:rsidRPr="00230AC2" w:rsidRDefault="00C97CFD" w:rsidP="00C97CFD">
            <w:pPr>
              <w:keepNext/>
              <w:keepLines/>
              <w:spacing w:after="0"/>
              <w:jc w:val="center"/>
              <w:rPr>
                <w:rFonts w:ascii="Arial" w:hAnsi="Arial" w:cs="Arial"/>
                <w:color w:val="000000"/>
                <w:sz w:val="18"/>
              </w:rPr>
            </w:pPr>
            <w:r w:rsidRPr="00230AC2">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4FC6AF1A" w14:textId="77777777" w:rsidR="00C97CFD" w:rsidRPr="00230AC2" w:rsidRDefault="00C97CFD" w:rsidP="00C97CFD">
            <w:pPr>
              <w:keepNext/>
              <w:keepLines/>
              <w:spacing w:after="0"/>
              <w:rPr>
                <w:rFonts w:ascii="Arial" w:hAnsi="Arial" w:cs="Arial"/>
                <w:color w:val="000000"/>
                <w:sz w:val="18"/>
                <w:lang w:eastAsia="zh-CN"/>
              </w:rPr>
            </w:pPr>
            <w:r w:rsidRPr="00230AC2">
              <w:rPr>
                <w:rFonts w:ascii="Arial" w:hAnsi="Arial" w:cs="Arial"/>
                <w:sz w:val="18"/>
                <w:lang w:val="en-US" w:eastAsia="zh-CN"/>
              </w:rPr>
              <w:t>4200 MHz</w:t>
            </w:r>
          </w:p>
        </w:tc>
        <w:tc>
          <w:tcPr>
            <w:tcW w:w="850" w:type="dxa"/>
            <w:tcBorders>
              <w:top w:val="single" w:sz="4" w:space="0" w:color="auto"/>
              <w:left w:val="single" w:sz="4" w:space="0" w:color="auto"/>
              <w:bottom w:val="single" w:sz="4" w:space="0" w:color="auto"/>
              <w:right w:val="single" w:sz="4" w:space="0" w:color="auto"/>
            </w:tcBorders>
            <w:vAlign w:val="center"/>
          </w:tcPr>
          <w:p w14:paraId="1438471F" w14:textId="77777777" w:rsidR="00C97CFD" w:rsidRPr="00230AC2" w:rsidRDefault="00C97CFD" w:rsidP="00C97CFD">
            <w:pPr>
              <w:keepNext/>
              <w:keepLines/>
              <w:spacing w:after="0"/>
              <w:jc w:val="center"/>
              <w:rPr>
                <w:rFonts w:ascii="Arial" w:hAnsi="Arial" w:cs="Arial"/>
                <w:color w:val="000000"/>
                <w:sz w:val="18"/>
                <w:szCs w:val="18"/>
                <w:lang w:eastAsia="zh-CN"/>
              </w:rPr>
            </w:pPr>
            <w:r w:rsidRPr="00230AC2">
              <w:rPr>
                <w:rFonts w:ascii="Arial" w:hAnsi="Arial" w:cs="Arial"/>
                <w:sz w:val="18"/>
                <w:lang w:eastAsia="ja-JP"/>
              </w:rPr>
              <w:t>TDD</w:t>
            </w:r>
          </w:p>
        </w:tc>
      </w:tr>
    </w:tbl>
    <w:p w14:paraId="6D486B7B" w14:textId="77777777" w:rsidR="00C97CFD" w:rsidRPr="00230AC2" w:rsidRDefault="00C97CFD" w:rsidP="00C97CFD">
      <w:pPr>
        <w:rPr>
          <w:lang w:eastAsia="ko-KR"/>
        </w:rPr>
      </w:pPr>
    </w:p>
    <w:p w14:paraId="0E5030D1" w14:textId="6956A066" w:rsidR="00C97CFD" w:rsidRPr="004B5957" w:rsidRDefault="00C97CFD" w:rsidP="00C97CFD">
      <w:pPr>
        <w:pStyle w:val="41"/>
      </w:pPr>
      <w:bookmarkStart w:id="209" w:name="_Toc136288204"/>
      <w:r w:rsidRPr="004B5957">
        <w:t>5.</w:t>
      </w:r>
      <w:r>
        <w:rPr>
          <w:rFonts w:hint="eastAsia"/>
        </w:rPr>
        <w:t>13</w:t>
      </w:r>
      <w:r w:rsidRPr="00230AC2">
        <w:rPr>
          <w:rFonts w:hint="eastAsia"/>
        </w:rPr>
        <w:t>.</w:t>
      </w:r>
      <w:r w:rsidRPr="00230AC2">
        <w:t>1.2</w:t>
      </w:r>
      <w:r w:rsidRPr="00230AC2">
        <w:tab/>
        <w:t xml:space="preserve">Channel bandwidths per operating band for </w:t>
      </w:r>
      <w:r w:rsidRPr="00230AC2">
        <w:rPr>
          <w:rFonts w:hint="eastAsia"/>
        </w:rPr>
        <w:t>CA</w:t>
      </w:r>
      <w:bookmarkEnd w:id="209"/>
    </w:p>
    <w:p w14:paraId="356D8164" w14:textId="0F6DA792" w:rsidR="00C97CFD" w:rsidRPr="00230AC2" w:rsidRDefault="00C97CFD" w:rsidP="00C97CFD">
      <w:pPr>
        <w:pStyle w:val="TH"/>
        <w:rPr>
          <w:rFonts w:cs="Arial"/>
          <w:lang w:val="en-US" w:eastAsia="zh-CN"/>
        </w:rPr>
      </w:pPr>
      <w:r w:rsidRPr="00230AC2">
        <w:rPr>
          <w:rFonts w:cs="Arial"/>
        </w:rPr>
        <w:t xml:space="preserve">Table </w:t>
      </w:r>
      <w:r>
        <w:rPr>
          <w:rFonts w:cs="Arial" w:hint="eastAsia"/>
          <w:lang w:val="en-US" w:eastAsia="zh-CN"/>
        </w:rPr>
        <w:t>5.13</w:t>
      </w:r>
      <w:r w:rsidRPr="00230AC2">
        <w:rPr>
          <w:rFonts w:cs="Arial"/>
          <w:lang w:eastAsia="zh-CN"/>
        </w:rPr>
        <w:t>.1.2</w:t>
      </w:r>
      <w:r w:rsidRPr="00230AC2">
        <w:rPr>
          <w:rFonts w:cs="Arial"/>
        </w:rPr>
        <w:t xml:space="preserve">-1: Supported </w:t>
      </w:r>
      <w:r w:rsidRPr="00230AC2">
        <w:rPr>
          <w:rFonts w:cs="Arial"/>
          <w:lang w:eastAsia="ja-JP"/>
        </w:rPr>
        <w:t>b</w:t>
      </w:r>
      <w:r w:rsidRPr="00230AC2">
        <w:rPr>
          <w:rFonts w:cs="Arial"/>
        </w:rPr>
        <w:t xml:space="preserve">andwidths per </w:t>
      </w:r>
      <w:r w:rsidRPr="00230AC2">
        <w:rPr>
          <w:rFonts w:cs="Arial"/>
          <w:lang w:val="en-US" w:eastAsia="zh-CN"/>
        </w:rPr>
        <w:t>CA</w:t>
      </w:r>
      <w:r w:rsidRPr="00230AC2">
        <w:rPr>
          <w:rFonts w:cs="Arial"/>
          <w:lang w:eastAsia="zh-CN"/>
        </w:rPr>
        <w:t xml:space="preserve"> band combination of </w:t>
      </w:r>
      <w:r w:rsidRPr="00230AC2">
        <w:rPr>
          <w:rFonts w:cs="Arial"/>
          <w:lang w:val="en-US" w:eastAsia="zh-CN"/>
        </w:rPr>
        <w:t>band nX+nY+nZ</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97CFD" w:rsidRPr="00230AC2" w14:paraId="5262482B" w14:textId="77777777" w:rsidTr="00C97CFD">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4509AD66" w14:textId="77777777" w:rsidR="00C97CFD" w:rsidRPr="00230AC2" w:rsidRDefault="00C97CFD" w:rsidP="00C97CFD">
            <w:pPr>
              <w:pStyle w:val="TAH"/>
              <w:overflowPunct w:val="0"/>
              <w:autoSpaceDE w:val="0"/>
              <w:autoSpaceDN w:val="0"/>
              <w:adjustRightInd w:val="0"/>
              <w:rPr>
                <w:szCs w:val="18"/>
                <w:lang w:eastAsia="zh-CN"/>
              </w:rPr>
            </w:pPr>
            <w:r w:rsidRPr="00230AC2">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1F4DF441" w14:textId="77777777" w:rsidR="00C97CFD" w:rsidRPr="00230AC2" w:rsidRDefault="00C97CFD" w:rsidP="00C97CFD">
            <w:pPr>
              <w:pStyle w:val="TAH"/>
              <w:overflowPunct w:val="0"/>
              <w:autoSpaceDE w:val="0"/>
              <w:autoSpaceDN w:val="0"/>
              <w:adjustRightInd w:val="0"/>
              <w:rPr>
                <w:szCs w:val="18"/>
                <w:lang w:eastAsia="zh-CN"/>
              </w:rPr>
            </w:pPr>
            <w:r w:rsidRPr="00230AC2">
              <w:t>Uplink CA configuration</w:t>
            </w:r>
            <w:r w:rsidRPr="00230AC2">
              <w:rPr>
                <w:rFonts w:hint="eastAsia"/>
                <w:lang w:eastAsia="zh-CN"/>
              </w:rPr>
              <w:t xml:space="preserve"> </w:t>
            </w:r>
            <w:r w:rsidRPr="00230AC2">
              <w:t>or single uplink carrier</w:t>
            </w:r>
          </w:p>
        </w:tc>
        <w:tc>
          <w:tcPr>
            <w:tcW w:w="730" w:type="dxa"/>
            <w:tcBorders>
              <w:left w:val="single" w:sz="4" w:space="0" w:color="auto"/>
              <w:right w:val="single" w:sz="4" w:space="0" w:color="auto"/>
            </w:tcBorders>
            <w:vAlign w:val="center"/>
          </w:tcPr>
          <w:p w14:paraId="0CA01F0F" w14:textId="77777777" w:rsidR="00C97CFD" w:rsidRPr="00230AC2" w:rsidRDefault="00C97CFD" w:rsidP="00C97CFD">
            <w:pPr>
              <w:pStyle w:val="TAH"/>
              <w:overflowPunct w:val="0"/>
              <w:autoSpaceDE w:val="0"/>
              <w:autoSpaceDN w:val="0"/>
              <w:adjustRightInd w:val="0"/>
              <w:rPr>
                <w:szCs w:val="18"/>
                <w:lang w:val="en-US" w:eastAsia="zh-CN"/>
              </w:rPr>
            </w:pPr>
            <w:r w:rsidRPr="00230AC2">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5D433D3" w14:textId="77777777" w:rsidR="00C97CFD" w:rsidRPr="00230AC2" w:rsidRDefault="00C97CFD" w:rsidP="00C97CFD">
            <w:pPr>
              <w:pStyle w:val="TAH"/>
              <w:overflowPunct w:val="0"/>
              <w:autoSpaceDE w:val="0"/>
              <w:autoSpaceDN w:val="0"/>
              <w:adjustRightInd w:val="0"/>
              <w:rPr>
                <w:rFonts w:cs="Arial"/>
                <w:szCs w:val="18"/>
                <w:lang w:val="en-US" w:eastAsia="zh-CN" w:bidi="ar"/>
              </w:rPr>
            </w:pPr>
            <w:r w:rsidRPr="00230AC2">
              <w:rPr>
                <w:rFonts w:hint="eastAsia"/>
                <w:lang w:eastAsia="zh-CN"/>
              </w:rPr>
              <w:t>C</w:t>
            </w:r>
            <w:r w:rsidRPr="00230AC2">
              <w:rPr>
                <w:lang w:eastAsia="zh-CN"/>
              </w:rPr>
              <w:t xml:space="preserve">hannel bandwidth </w:t>
            </w:r>
            <w:r w:rsidRPr="00230AC2">
              <w:rPr>
                <w:rFonts w:hint="eastAsia"/>
                <w:lang w:eastAsia="zh-CN"/>
              </w:rPr>
              <w:t>(</w:t>
            </w:r>
            <w:r w:rsidRPr="00230AC2">
              <w:rPr>
                <w:lang w:eastAsia="zh-CN"/>
              </w:rPr>
              <w:t>MHz)</w:t>
            </w:r>
          </w:p>
        </w:tc>
        <w:tc>
          <w:tcPr>
            <w:tcW w:w="1360" w:type="dxa"/>
            <w:tcBorders>
              <w:left w:val="single" w:sz="4" w:space="0" w:color="auto"/>
              <w:bottom w:val="nil"/>
              <w:right w:val="single" w:sz="4" w:space="0" w:color="auto"/>
            </w:tcBorders>
            <w:shd w:val="clear" w:color="auto" w:fill="auto"/>
            <w:vAlign w:val="center"/>
          </w:tcPr>
          <w:p w14:paraId="68D51A63" w14:textId="77777777" w:rsidR="00C97CFD" w:rsidRPr="00230AC2" w:rsidRDefault="00C97CFD" w:rsidP="00C97CFD">
            <w:pPr>
              <w:pStyle w:val="TAH"/>
              <w:overflowPunct w:val="0"/>
              <w:autoSpaceDE w:val="0"/>
              <w:autoSpaceDN w:val="0"/>
              <w:adjustRightInd w:val="0"/>
              <w:rPr>
                <w:szCs w:val="18"/>
                <w:lang w:val="en-US" w:eastAsia="zh-CN"/>
              </w:rPr>
            </w:pPr>
            <w:r w:rsidRPr="00230AC2">
              <w:t>Bandwidth combination set</w:t>
            </w:r>
          </w:p>
        </w:tc>
      </w:tr>
      <w:tr w:rsidR="00C97CFD" w:rsidRPr="00230AC2" w14:paraId="54660472" w14:textId="77777777" w:rsidTr="00C97CF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776B4C" w14:textId="77777777" w:rsidR="00C97CFD" w:rsidRPr="00230AC2" w:rsidRDefault="00C97CFD" w:rsidP="00C97CFD">
            <w:pPr>
              <w:keepNext/>
              <w:keepLines/>
              <w:spacing w:after="0"/>
              <w:jc w:val="center"/>
              <w:rPr>
                <w:rFonts w:ascii="Arial" w:eastAsia="宋体" w:hAnsi="Arial" w:cs="Arial"/>
                <w:sz w:val="18"/>
                <w:szCs w:val="18"/>
                <w:lang w:val="en-US" w:eastAsia="zh-CN"/>
              </w:rPr>
            </w:pPr>
            <w:r w:rsidRPr="00230AC2">
              <w:rPr>
                <w:rFonts w:ascii="Arial" w:hAnsi="Arial" w:cs="Arial"/>
                <w:sz w:val="18"/>
                <w:szCs w:val="18"/>
              </w:rPr>
              <w:t>CA_n48A-n71A-n77A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5BF5A3" w14:textId="77777777" w:rsidR="00C97CFD" w:rsidRPr="00230AC2" w:rsidRDefault="00C97CFD" w:rsidP="00C97CFD">
            <w:pPr>
              <w:pStyle w:val="TAC"/>
              <w:overflowPunct w:val="0"/>
              <w:autoSpaceDE w:val="0"/>
              <w:autoSpaceDN w:val="0"/>
              <w:adjustRightInd w:val="0"/>
              <w:rPr>
                <w:rFonts w:cs="Arial"/>
                <w:szCs w:val="18"/>
                <w:lang w:val="en-US" w:eastAsia="zh-CN"/>
              </w:rPr>
            </w:pPr>
            <w:r w:rsidRPr="00230AC2">
              <w:rPr>
                <w:rFonts w:cs="Arial"/>
                <w:szCs w:val="18"/>
                <w:lang w:val="en-US" w:eastAsia="zh-CN"/>
              </w:rPr>
              <w:t>CA_n48A-n71A</w:t>
            </w:r>
          </w:p>
        </w:tc>
        <w:tc>
          <w:tcPr>
            <w:tcW w:w="730" w:type="dxa"/>
            <w:tcBorders>
              <w:left w:val="single" w:sz="4" w:space="0" w:color="auto"/>
              <w:right w:val="single" w:sz="4" w:space="0" w:color="auto"/>
            </w:tcBorders>
            <w:vAlign w:val="center"/>
          </w:tcPr>
          <w:p w14:paraId="39EB3C71" w14:textId="77777777" w:rsidR="00C97CFD" w:rsidRPr="00230AC2" w:rsidRDefault="00C97CFD" w:rsidP="00C97CFD">
            <w:pPr>
              <w:pStyle w:val="TAC"/>
              <w:overflowPunct w:val="0"/>
              <w:autoSpaceDE w:val="0"/>
              <w:autoSpaceDN w:val="0"/>
              <w:adjustRightInd w:val="0"/>
              <w:rPr>
                <w:rFonts w:cs="Arial"/>
                <w:szCs w:val="18"/>
                <w:lang w:val="en-US" w:eastAsia="zh-CN"/>
              </w:rPr>
            </w:pPr>
            <w:r w:rsidRPr="00230AC2">
              <w:rPr>
                <w:rFonts w:cs="Arial"/>
                <w:color w:val="000000"/>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07A86CE" w14:textId="77777777" w:rsidR="00C97CFD" w:rsidRPr="00230AC2" w:rsidRDefault="00C97CFD" w:rsidP="00C97CFD">
            <w:pPr>
              <w:keepNext/>
              <w:keepLines/>
              <w:overflowPunct w:val="0"/>
              <w:autoSpaceDE w:val="0"/>
              <w:autoSpaceDN w:val="0"/>
              <w:adjustRightInd w:val="0"/>
              <w:spacing w:after="0"/>
              <w:jc w:val="center"/>
              <w:textAlignment w:val="bottom"/>
              <w:rPr>
                <w:rFonts w:ascii="Arial" w:hAnsi="Arial" w:cs="Arial"/>
                <w:szCs w:val="18"/>
                <w:lang w:val="en-US" w:eastAsia="zh-CN"/>
              </w:rPr>
            </w:pPr>
            <w:r w:rsidRPr="00230AC2">
              <w:rPr>
                <w:rFonts w:ascii="Arial" w:hAnsi="Arial" w:cs="Arial"/>
                <w:sz w:val="18"/>
                <w:szCs w:val="18"/>
              </w:rPr>
              <w:t>5, 10, 15, 20, 30, 40, 50, 60, 70, 80, 90, 100</w:t>
            </w:r>
          </w:p>
        </w:tc>
        <w:tc>
          <w:tcPr>
            <w:tcW w:w="1360" w:type="dxa"/>
            <w:tcBorders>
              <w:left w:val="single" w:sz="4" w:space="0" w:color="auto"/>
              <w:bottom w:val="nil"/>
              <w:right w:val="single" w:sz="4" w:space="0" w:color="auto"/>
            </w:tcBorders>
            <w:shd w:val="clear" w:color="auto" w:fill="auto"/>
            <w:vAlign w:val="center"/>
          </w:tcPr>
          <w:p w14:paraId="479258D0" w14:textId="77777777" w:rsidR="00C97CFD" w:rsidRPr="00230AC2" w:rsidRDefault="00C97CFD" w:rsidP="00C97CFD">
            <w:pPr>
              <w:pStyle w:val="TAC"/>
              <w:overflowPunct w:val="0"/>
              <w:autoSpaceDE w:val="0"/>
              <w:autoSpaceDN w:val="0"/>
              <w:adjustRightInd w:val="0"/>
              <w:rPr>
                <w:szCs w:val="18"/>
                <w:lang w:val="en-US" w:eastAsia="zh-CN"/>
              </w:rPr>
            </w:pPr>
            <w:r w:rsidRPr="00230AC2">
              <w:rPr>
                <w:rFonts w:hint="eastAsia"/>
                <w:szCs w:val="18"/>
                <w:lang w:val="en-US" w:eastAsia="zh-CN"/>
              </w:rPr>
              <w:t>0</w:t>
            </w:r>
          </w:p>
        </w:tc>
      </w:tr>
      <w:tr w:rsidR="00C97CFD" w:rsidRPr="00230AC2" w14:paraId="105AD99C" w14:textId="77777777" w:rsidTr="00C97CFD">
        <w:trPr>
          <w:trHeight w:val="187"/>
        </w:trPr>
        <w:tc>
          <w:tcPr>
            <w:tcW w:w="1983" w:type="dxa"/>
            <w:tcBorders>
              <w:top w:val="nil"/>
              <w:left w:val="single" w:sz="4" w:space="0" w:color="auto"/>
              <w:bottom w:val="nil"/>
              <w:right w:val="single" w:sz="4" w:space="0" w:color="auto"/>
            </w:tcBorders>
            <w:shd w:val="clear" w:color="auto" w:fill="auto"/>
            <w:vAlign w:val="center"/>
          </w:tcPr>
          <w:p w14:paraId="68C55DEE" w14:textId="77777777" w:rsidR="00C97CFD" w:rsidRPr="00230AC2" w:rsidRDefault="00C97CFD" w:rsidP="00C97CFD">
            <w:pPr>
              <w:pStyle w:val="TAC"/>
              <w:overflowPunct w:val="0"/>
              <w:autoSpaceDE w:val="0"/>
              <w:autoSpaceDN w:val="0"/>
              <w:adjustRightInd w:val="0"/>
              <w:jc w:val="left"/>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6B16F77" w14:textId="77777777" w:rsidR="00C97CFD" w:rsidRPr="00230AC2" w:rsidRDefault="00C97CFD" w:rsidP="00C97CFD">
            <w:pPr>
              <w:pStyle w:val="TAC"/>
              <w:overflowPunct w:val="0"/>
              <w:autoSpaceDE w:val="0"/>
              <w:autoSpaceDN w:val="0"/>
              <w:adjustRightInd w:val="0"/>
              <w:rPr>
                <w:rFonts w:cs="Arial"/>
                <w:szCs w:val="18"/>
                <w:lang w:val="en-US" w:eastAsia="zh-CN"/>
              </w:rPr>
            </w:pPr>
            <w:r w:rsidRPr="00230AC2">
              <w:rPr>
                <w:rFonts w:cs="Arial"/>
                <w:szCs w:val="18"/>
                <w:lang w:val="en-US" w:eastAsia="zh-CN"/>
              </w:rPr>
              <w:t>CA_n71A-n77A</w:t>
            </w:r>
          </w:p>
        </w:tc>
        <w:tc>
          <w:tcPr>
            <w:tcW w:w="730" w:type="dxa"/>
            <w:tcBorders>
              <w:left w:val="single" w:sz="4" w:space="0" w:color="auto"/>
              <w:right w:val="single" w:sz="4" w:space="0" w:color="auto"/>
            </w:tcBorders>
            <w:vAlign w:val="center"/>
          </w:tcPr>
          <w:p w14:paraId="100E19AD" w14:textId="77777777" w:rsidR="00C97CFD" w:rsidRPr="00230AC2" w:rsidRDefault="00C97CFD" w:rsidP="00C97CFD">
            <w:pPr>
              <w:pStyle w:val="TAC"/>
              <w:overflowPunct w:val="0"/>
              <w:autoSpaceDE w:val="0"/>
              <w:autoSpaceDN w:val="0"/>
              <w:adjustRightInd w:val="0"/>
              <w:rPr>
                <w:rFonts w:cs="Arial"/>
                <w:szCs w:val="18"/>
                <w:lang w:val="en-US" w:eastAsia="zh-CN"/>
              </w:rPr>
            </w:pPr>
            <w:r w:rsidRPr="00230AC2">
              <w:rPr>
                <w:rFonts w:eastAsia="宋体" w:cs="Arial"/>
                <w:color w:val="000000"/>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7FBB5A0" w14:textId="77777777" w:rsidR="00C97CFD" w:rsidRPr="00230AC2" w:rsidRDefault="00C97CFD" w:rsidP="00C97CFD">
            <w:pPr>
              <w:keepNext/>
              <w:keepLines/>
              <w:overflowPunct w:val="0"/>
              <w:autoSpaceDE w:val="0"/>
              <w:autoSpaceDN w:val="0"/>
              <w:adjustRightInd w:val="0"/>
              <w:spacing w:after="0"/>
              <w:jc w:val="center"/>
              <w:textAlignment w:val="bottom"/>
              <w:rPr>
                <w:rFonts w:ascii="Arial" w:hAnsi="Arial" w:cs="Arial"/>
                <w:szCs w:val="18"/>
                <w:lang w:val="en-US" w:eastAsia="zh-CN"/>
              </w:rPr>
            </w:pPr>
            <w:r w:rsidRPr="00230AC2">
              <w:rPr>
                <w:rFonts w:ascii="Arial" w:hAnsi="Arial" w:cs="Arial"/>
                <w:sz w:val="18"/>
                <w:szCs w:val="18"/>
              </w:rPr>
              <w:t>5, 10, 15, 20</w:t>
            </w:r>
          </w:p>
        </w:tc>
        <w:tc>
          <w:tcPr>
            <w:tcW w:w="1360" w:type="dxa"/>
            <w:tcBorders>
              <w:top w:val="nil"/>
              <w:left w:val="single" w:sz="4" w:space="0" w:color="auto"/>
              <w:bottom w:val="nil"/>
              <w:right w:val="single" w:sz="4" w:space="0" w:color="auto"/>
            </w:tcBorders>
            <w:shd w:val="clear" w:color="auto" w:fill="auto"/>
            <w:vAlign w:val="center"/>
          </w:tcPr>
          <w:p w14:paraId="5E73824E" w14:textId="77777777" w:rsidR="00C97CFD" w:rsidRPr="00230AC2" w:rsidRDefault="00C97CFD" w:rsidP="00C97CFD">
            <w:pPr>
              <w:pStyle w:val="TAC"/>
              <w:overflowPunct w:val="0"/>
              <w:autoSpaceDE w:val="0"/>
              <w:autoSpaceDN w:val="0"/>
              <w:adjustRightInd w:val="0"/>
              <w:rPr>
                <w:szCs w:val="18"/>
                <w:lang w:val="en-US" w:eastAsia="zh-CN"/>
              </w:rPr>
            </w:pPr>
          </w:p>
        </w:tc>
      </w:tr>
      <w:tr w:rsidR="00C97CFD" w:rsidRPr="00230AC2" w14:paraId="4CA46CD0" w14:textId="77777777" w:rsidTr="00C97CF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5ADF09" w14:textId="77777777" w:rsidR="00C97CFD" w:rsidRPr="00230AC2" w:rsidRDefault="00C97CFD" w:rsidP="00C97CFD">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2B19F0" w14:textId="77777777" w:rsidR="00C97CFD" w:rsidRPr="00230AC2" w:rsidRDefault="00C97CFD" w:rsidP="00C97CFD">
            <w:pPr>
              <w:pStyle w:val="TAC"/>
              <w:overflowPunct w:val="0"/>
              <w:autoSpaceDE w:val="0"/>
              <w:autoSpaceDN w:val="0"/>
              <w:adjustRightInd w:val="0"/>
              <w:rPr>
                <w:rFonts w:cs="Arial"/>
                <w:szCs w:val="18"/>
                <w:lang w:val="en-US" w:eastAsia="zh-CN"/>
              </w:rPr>
            </w:pPr>
          </w:p>
        </w:tc>
        <w:tc>
          <w:tcPr>
            <w:tcW w:w="730" w:type="dxa"/>
            <w:tcBorders>
              <w:left w:val="single" w:sz="4" w:space="0" w:color="auto"/>
              <w:right w:val="single" w:sz="4" w:space="0" w:color="auto"/>
            </w:tcBorders>
            <w:vAlign w:val="center"/>
          </w:tcPr>
          <w:p w14:paraId="0D8ED279" w14:textId="77777777" w:rsidR="00C97CFD" w:rsidRPr="00230AC2" w:rsidRDefault="00C97CFD" w:rsidP="00C97CFD">
            <w:pPr>
              <w:pStyle w:val="TAC"/>
              <w:overflowPunct w:val="0"/>
              <w:autoSpaceDE w:val="0"/>
              <w:autoSpaceDN w:val="0"/>
              <w:adjustRightInd w:val="0"/>
              <w:rPr>
                <w:rFonts w:cs="Arial"/>
                <w:szCs w:val="18"/>
                <w:lang w:val="en-US" w:eastAsia="zh-CN"/>
              </w:rPr>
            </w:pPr>
            <w:r w:rsidRPr="00230AC2">
              <w:rPr>
                <w:rFonts w:cs="Arial"/>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B2D2DF8" w14:textId="77777777" w:rsidR="00C97CFD" w:rsidRPr="00230AC2" w:rsidRDefault="00C97CFD" w:rsidP="00C97CF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230AC2">
              <w:rPr>
                <w:rFonts w:ascii="Arial" w:hAnsi="Arial" w:cs="Arial"/>
                <w:sz w:val="18"/>
                <w:szCs w:val="18"/>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495DE8" w14:textId="77777777" w:rsidR="00C97CFD" w:rsidRPr="00230AC2" w:rsidRDefault="00C97CFD" w:rsidP="00C97CFD">
            <w:pPr>
              <w:pStyle w:val="TAC"/>
              <w:overflowPunct w:val="0"/>
              <w:autoSpaceDE w:val="0"/>
              <w:autoSpaceDN w:val="0"/>
              <w:adjustRightInd w:val="0"/>
              <w:rPr>
                <w:szCs w:val="18"/>
                <w:lang w:val="en-US" w:eastAsia="zh-CN"/>
              </w:rPr>
            </w:pPr>
          </w:p>
        </w:tc>
      </w:tr>
    </w:tbl>
    <w:p w14:paraId="5AEF581A" w14:textId="1DE0BA8C" w:rsidR="00C97CFD" w:rsidRPr="00230AC2" w:rsidRDefault="00C97CFD" w:rsidP="00C97CFD">
      <w:pPr>
        <w:pStyle w:val="EditorsNote"/>
        <w:overflowPunct w:val="0"/>
        <w:autoSpaceDE w:val="0"/>
        <w:autoSpaceDN w:val="0"/>
        <w:adjustRightInd w:val="0"/>
        <w:ind w:left="284" w:firstLine="0"/>
        <w:textAlignment w:val="baseline"/>
        <w:rPr>
          <w:rFonts w:eastAsia="Times New Roman"/>
          <w:lang w:eastAsia="en-GB"/>
        </w:rPr>
      </w:pPr>
    </w:p>
    <w:p w14:paraId="2B13D6E8" w14:textId="6C7BEF0A" w:rsidR="00C97CFD" w:rsidRPr="004B5957" w:rsidRDefault="00C97CFD" w:rsidP="00C97CFD">
      <w:pPr>
        <w:pStyle w:val="41"/>
      </w:pPr>
      <w:bookmarkStart w:id="210" w:name="_Toc136288205"/>
      <w:r>
        <w:t>5.13</w:t>
      </w:r>
      <w:r w:rsidRPr="00230AC2">
        <w:t>.1.3</w:t>
      </w:r>
      <w:r w:rsidRPr="00230AC2">
        <w:tab/>
      </w:r>
      <w:r w:rsidRPr="004B5957">
        <w:t>∆T</w:t>
      </w:r>
      <w:r w:rsidRPr="004B5957">
        <w:rPr>
          <w:vertAlign w:val="subscript"/>
        </w:rPr>
        <w:t>IB,c</w:t>
      </w:r>
      <w:r w:rsidRPr="004B5957">
        <w:t xml:space="preserve"> and ∆R</w:t>
      </w:r>
      <w:r w:rsidRPr="004B5957">
        <w:rPr>
          <w:vertAlign w:val="subscript"/>
        </w:rPr>
        <w:t>IB,c</w:t>
      </w:r>
      <w:r w:rsidRPr="004B5957">
        <w:t xml:space="preserve"> values</w:t>
      </w:r>
      <w:bookmarkEnd w:id="210"/>
    </w:p>
    <w:p w14:paraId="3328469E" w14:textId="77777777" w:rsidR="00C97CFD" w:rsidRPr="00230AC2" w:rsidRDefault="00C97CFD" w:rsidP="00C97CFD">
      <w:r w:rsidRPr="00230AC2">
        <w:t xml:space="preserve">For </w:t>
      </w:r>
      <w:r w:rsidRPr="00230AC2">
        <w:rPr>
          <w:lang w:val="en-US" w:eastAsia="zh-CN"/>
        </w:rPr>
        <w:t>CA_n48-n71-n77</w:t>
      </w:r>
      <w:r w:rsidRPr="00230AC2">
        <w:t>, the</w:t>
      </w:r>
      <w:r w:rsidRPr="00230AC2">
        <w:rPr>
          <w:lang w:eastAsia="zh-CN"/>
        </w:rPr>
        <w:t xml:space="preserve"> </w:t>
      </w:r>
      <w:r w:rsidRPr="00230AC2">
        <w:sym w:font="Symbol" w:char="F044"/>
      </w:r>
      <w:r w:rsidRPr="00230AC2">
        <w:t>T</w:t>
      </w:r>
      <w:r w:rsidRPr="00230AC2">
        <w:rPr>
          <w:vertAlign w:val="subscript"/>
        </w:rPr>
        <w:t>IB,c</w:t>
      </w:r>
      <w:r w:rsidRPr="00230AC2">
        <w:t xml:space="preserve"> and</w:t>
      </w:r>
      <w:r w:rsidRPr="00230AC2">
        <w:rPr>
          <w:lang w:eastAsia="zh-CN"/>
        </w:rPr>
        <w:t xml:space="preserve"> </w:t>
      </w:r>
      <w:r w:rsidRPr="00230AC2">
        <w:sym w:font="Symbol" w:char="F044"/>
      </w:r>
      <w:r w:rsidRPr="00230AC2">
        <w:t>R</w:t>
      </w:r>
      <w:r w:rsidRPr="00230AC2">
        <w:rPr>
          <w:vertAlign w:val="subscript"/>
        </w:rPr>
        <w:t>IB</w:t>
      </w:r>
      <w:r w:rsidRPr="00230AC2">
        <w:rPr>
          <w:vertAlign w:val="subscript"/>
          <w:lang w:eastAsia="zh-CN"/>
        </w:rPr>
        <w:t>,c</w:t>
      </w:r>
      <w:r w:rsidRPr="00230AC2">
        <w:t xml:space="preserve"> values are reused from CA_n5-n48-n77 and are given in the tables below.</w:t>
      </w:r>
    </w:p>
    <w:p w14:paraId="2B29E80D" w14:textId="557ECABF" w:rsidR="00C97CFD" w:rsidRPr="00230AC2" w:rsidRDefault="00C97CFD" w:rsidP="00C97CFD">
      <w:pPr>
        <w:pStyle w:val="TH"/>
        <w:rPr>
          <w:rFonts w:cs="Arial"/>
        </w:rPr>
      </w:pPr>
      <w:r w:rsidRPr="00230AC2">
        <w:rPr>
          <w:rFonts w:cs="Arial"/>
        </w:rPr>
        <w:t xml:space="preserve">Table </w:t>
      </w:r>
      <w:r>
        <w:rPr>
          <w:rFonts w:cs="Arial" w:hint="eastAsia"/>
          <w:lang w:val="en-US" w:eastAsia="zh-CN"/>
        </w:rPr>
        <w:t>5.13</w:t>
      </w:r>
      <w:r w:rsidRPr="00230AC2">
        <w:rPr>
          <w:rFonts w:cs="Arial"/>
        </w:rPr>
        <w:t>.</w:t>
      </w:r>
      <w:r w:rsidRPr="00230AC2">
        <w:rPr>
          <w:rFonts w:cs="Arial"/>
          <w:lang w:val="en-US" w:eastAsia="zh-CN"/>
        </w:rPr>
        <w:t>1.</w:t>
      </w:r>
      <w:r w:rsidRPr="00230AC2">
        <w:rPr>
          <w:rFonts w:cs="Arial"/>
        </w:rPr>
        <w:t>3</w:t>
      </w:r>
      <w:r w:rsidRPr="00230AC2">
        <w:rPr>
          <w:rFonts w:cs="Arial"/>
          <w:lang w:eastAsia="zh-CN"/>
        </w:rPr>
        <w:t>-</w:t>
      </w:r>
      <w:r w:rsidRPr="00230AC2">
        <w:rPr>
          <w:rFonts w:cs="Arial"/>
        </w:rPr>
        <w:t>1: ΔT</w:t>
      </w:r>
      <w:r w:rsidRPr="00230AC2">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C97CFD" w14:paraId="7627D7D8" w14:textId="77777777" w:rsidTr="00C97CFD">
        <w:trPr>
          <w:jc w:val="center"/>
        </w:trPr>
        <w:tc>
          <w:tcPr>
            <w:tcW w:w="2336" w:type="dxa"/>
            <w:vMerge w:val="restart"/>
            <w:tcBorders>
              <w:top w:val="single" w:sz="4" w:space="0" w:color="auto"/>
              <w:left w:val="single" w:sz="4" w:space="0" w:color="auto"/>
              <w:right w:val="single" w:sz="4" w:space="0" w:color="auto"/>
            </w:tcBorders>
          </w:tcPr>
          <w:p w14:paraId="634542EC" w14:textId="77777777" w:rsidR="00C97CFD" w:rsidRDefault="00C97CFD" w:rsidP="00C97CFD">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32539D0" w14:textId="77777777" w:rsidR="00C97CFD" w:rsidRDefault="00C97CFD" w:rsidP="00C97CFD">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C97CFD" w14:paraId="35A3573F" w14:textId="77777777" w:rsidTr="00C97CFD">
        <w:trPr>
          <w:jc w:val="center"/>
        </w:trPr>
        <w:tc>
          <w:tcPr>
            <w:tcW w:w="2336" w:type="dxa"/>
            <w:vMerge/>
            <w:tcBorders>
              <w:left w:val="single" w:sz="4" w:space="0" w:color="auto"/>
              <w:bottom w:val="single" w:sz="4" w:space="0" w:color="auto"/>
              <w:right w:val="single" w:sz="4" w:space="0" w:color="auto"/>
            </w:tcBorders>
          </w:tcPr>
          <w:p w14:paraId="71908043" w14:textId="77777777" w:rsidR="00C97CFD" w:rsidRDefault="00C97CFD" w:rsidP="00C97CFD">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F9581DA" w14:textId="77777777" w:rsidR="00C97CFD" w:rsidRDefault="00C97CFD" w:rsidP="00C97CFD">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C97CFD" w14:paraId="3334B0CF" w14:textId="77777777" w:rsidTr="00C97C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656D790" w14:textId="2FBB3E8B" w:rsidR="00C97CFD" w:rsidRDefault="00C97CFD" w:rsidP="00C97CFD">
            <w:pPr>
              <w:keepNext/>
              <w:keepLines/>
              <w:spacing w:after="0"/>
              <w:jc w:val="center"/>
              <w:rPr>
                <w:rFonts w:ascii="Arial" w:eastAsia="宋体"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n48</w:t>
            </w:r>
            <w:r>
              <w:rPr>
                <w:rFonts w:ascii="Arial" w:eastAsia="等线" w:hAnsi="Arial"/>
                <w:sz w:val="18"/>
                <w:lang w:val="sv-SE" w:eastAsia="ja-JP"/>
              </w:rPr>
              <w:t>-</w:t>
            </w:r>
            <w:r>
              <w:rPr>
                <w:rFonts w:ascii="Arial" w:eastAsia="等线" w:hAnsi="Arial"/>
                <w:sz w:val="18"/>
                <w:lang w:val="en-US" w:eastAsia="zh-CN"/>
              </w:rPr>
              <w:t>n71</w:t>
            </w:r>
            <w:r>
              <w:rPr>
                <w:rFonts w:ascii="Arial" w:eastAsia="等线" w:hAnsi="Arial"/>
                <w:sz w:val="18"/>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5C989AAF" w14:textId="6493A184" w:rsidR="00C97CFD" w:rsidRDefault="00C97CFD" w:rsidP="00C97CFD">
            <w:pPr>
              <w:keepNext/>
              <w:keepLines/>
              <w:spacing w:after="0"/>
              <w:jc w:val="center"/>
              <w:rPr>
                <w:rFonts w:ascii="Arial" w:eastAsia="宋体" w:hAnsi="Arial"/>
                <w:sz w:val="18"/>
                <w:lang w:val="en-US" w:eastAsia="zh-CN"/>
              </w:rPr>
            </w:pPr>
            <w:r>
              <w:rPr>
                <w:rFonts w:ascii="Arial" w:eastAsia="等线" w:hAnsi="Arial"/>
                <w:color w:val="000000"/>
                <w:sz w:val="18"/>
                <w:lang w:val="en-US" w:eastAsia="zh-CN"/>
              </w:rPr>
              <w:t>0</w:t>
            </w:r>
            <w:r>
              <w:rPr>
                <w:rFonts w:ascii="Arial" w:eastAsia="等线" w:hAnsi="Arial" w:hint="eastAsia"/>
                <w:color w:val="000000"/>
                <w:sz w:val="18"/>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65731093" w14:textId="67A2EA83" w:rsidR="00C97CFD" w:rsidRDefault="00C97CFD" w:rsidP="00C97CFD">
            <w:pPr>
              <w:keepNext/>
              <w:keepLines/>
              <w:spacing w:after="0"/>
              <w:jc w:val="center"/>
              <w:rPr>
                <w:rFonts w:ascii="Arial" w:eastAsia="宋体" w:hAnsi="Arial"/>
                <w:sz w:val="18"/>
                <w:lang w:val="en-US" w:eastAsia="zh-CN"/>
              </w:rPr>
            </w:pPr>
            <w:r>
              <w:rPr>
                <w:rFonts w:ascii="Arial" w:eastAsia="等线" w:hAnsi="Arial" w:cs="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A4FD1EA" w14:textId="07FF46C9" w:rsidR="00C97CFD" w:rsidRDefault="00C97CFD" w:rsidP="00C97CFD">
            <w:pPr>
              <w:keepNext/>
              <w:keepLines/>
              <w:spacing w:after="0"/>
              <w:jc w:val="center"/>
              <w:rPr>
                <w:rFonts w:ascii="Arial" w:eastAsia="宋体" w:hAnsi="Arial"/>
                <w:sz w:val="18"/>
                <w:lang w:val="en-US" w:eastAsia="zh-CN"/>
              </w:rPr>
            </w:pPr>
            <w:r>
              <w:rPr>
                <w:rFonts w:ascii="Arial" w:eastAsia="宋体" w:hAnsi="Arial" w:hint="eastAsia"/>
                <w:sz w:val="18"/>
                <w:lang w:val="en-US" w:eastAsia="zh-CN"/>
              </w:rPr>
              <w:t>0.</w:t>
            </w:r>
            <w:r>
              <w:rPr>
                <w:rFonts w:ascii="Arial" w:eastAsia="宋体" w:hAnsi="Arial"/>
                <w:sz w:val="18"/>
                <w:lang w:val="en-US" w:eastAsia="zh-CN"/>
              </w:rPr>
              <w:t>8</w:t>
            </w:r>
          </w:p>
        </w:tc>
      </w:tr>
      <w:tr w:rsidR="00C97CFD" w14:paraId="7C62C132" w14:textId="77777777" w:rsidTr="00C97CFD">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076FD4E3" w14:textId="77777777" w:rsidR="00C97CFD" w:rsidRPr="00901DE9" w:rsidRDefault="00C97CFD" w:rsidP="00C97CFD">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6846BA37" w14:textId="77777777" w:rsidR="00C97CFD" w:rsidRDefault="00C97CFD" w:rsidP="00C97CFD">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6CDFDD9A" w14:textId="77777777" w:rsidR="00C97CFD" w:rsidRPr="00230AC2" w:rsidRDefault="00C97CFD" w:rsidP="00C97CFD">
      <w:pPr>
        <w:keepNext/>
        <w:keepLines/>
        <w:rPr>
          <w:rFonts w:ascii="Arial" w:hAnsi="Arial" w:cs="Arial"/>
        </w:rPr>
      </w:pPr>
    </w:p>
    <w:p w14:paraId="100BAAD6" w14:textId="7C34F0BA" w:rsidR="00C97CFD" w:rsidRPr="00230AC2" w:rsidRDefault="00C97CFD" w:rsidP="00C97CFD">
      <w:pPr>
        <w:pStyle w:val="TH"/>
        <w:rPr>
          <w:rFonts w:cs="Arial"/>
          <w:lang w:eastAsia="zh-CN"/>
        </w:rPr>
      </w:pPr>
      <w:r w:rsidRPr="00230AC2">
        <w:rPr>
          <w:rFonts w:cs="Arial"/>
        </w:rPr>
        <w:t xml:space="preserve">Table </w:t>
      </w:r>
      <w:r w:rsidRPr="00230AC2">
        <w:rPr>
          <w:rFonts w:cs="Arial"/>
          <w:lang w:val="en-US" w:eastAsia="zh-CN"/>
        </w:rPr>
        <w:t>5</w:t>
      </w:r>
      <w:r w:rsidRPr="00230AC2">
        <w:rPr>
          <w:rFonts w:cs="Arial"/>
        </w:rPr>
        <w:t>.</w:t>
      </w:r>
      <w:r>
        <w:rPr>
          <w:rFonts w:cs="Arial"/>
          <w:lang w:val="en-US" w:eastAsia="zh-CN"/>
        </w:rPr>
        <w:t>13</w:t>
      </w:r>
      <w:r w:rsidRPr="00230AC2">
        <w:rPr>
          <w:rFonts w:cs="Arial"/>
          <w:lang w:val="en-US" w:eastAsia="zh-CN"/>
        </w:rPr>
        <w:t>.1.</w:t>
      </w:r>
      <w:r w:rsidRPr="00230AC2">
        <w:rPr>
          <w:rFonts w:cs="Arial"/>
        </w:rPr>
        <w:t>3-2: ΔR</w:t>
      </w:r>
      <w:r w:rsidRPr="00230AC2">
        <w:rPr>
          <w:rFonts w:cs="Arial"/>
          <w:vertAlign w:val="subscript"/>
        </w:rPr>
        <w:t>IB</w:t>
      </w:r>
      <w:r w:rsidRPr="00230AC2">
        <w:rPr>
          <w:rFonts w:cs="Arial"/>
          <w:vertAlign w:val="subscript"/>
          <w:lang w:eastAsia="zh-CN"/>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C97CFD" w:rsidRPr="00F92868" w14:paraId="3DDD313F" w14:textId="77777777" w:rsidTr="00C97CFD">
        <w:trPr>
          <w:trHeight w:val="187"/>
          <w:jc w:val="center"/>
        </w:trPr>
        <w:tc>
          <w:tcPr>
            <w:tcW w:w="1594" w:type="dxa"/>
            <w:vMerge w:val="restart"/>
          </w:tcPr>
          <w:p w14:paraId="7335969A" w14:textId="77777777" w:rsidR="00C97CFD" w:rsidRPr="00F92868" w:rsidRDefault="00C97CFD" w:rsidP="00C97CFD">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69DF7D77" w14:textId="77777777" w:rsidR="00C97CFD" w:rsidRPr="00F92868" w:rsidRDefault="00C97CFD" w:rsidP="00C97CFD">
            <w:pPr>
              <w:keepNext/>
              <w:keepLines/>
              <w:spacing w:after="0"/>
              <w:jc w:val="center"/>
              <w:rPr>
                <w:rFonts w:ascii="Arial" w:eastAsia="等线" w:hAnsi="Arial"/>
                <w:b/>
                <w:sz w:val="18"/>
              </w:rPr>
            </w:pPr>
            <w:r w:rsidRPr="00684407">
              <w:rPr>
                <w:rFonts w:ascii="Arial" w:eastAsia="等线" w:hAnsi="Arial"/>
                <w:b/>
                <w:sz w:val="18"/>
              </w:rPr>
              <w:t>ΔR</w:t>
            </w:r>
            <w:r w:rsidRPr="00684407">
              <w:rPr>
                <w:rFonts w:ascii="Arial" w:eastAsia="等线" w:hAnsi="Arial"/>
                <w:b/>
                <w:sz w:val="18"/>
                <w:vertAlign w:val="subscript"/>
              </w:rPr>
              <w:t>IB,c</w:t>
            </w:r>
            <w:r w:rsidRPr="00684407">
              <w:rPr>
                <w:rFonts w:ascii="Arial" w:eastAsia="等线" w:hAnsi="Arial"/>
                <w:b/>
                <w:sz w:val="18"/>
              </w:rPr>
              <w:t xml:space="preserve"> for NR bands (dB)</w:t>
            </w:r>
            <w:r w:rsidRPr="00684407">
              <w:rPr>
                <w:rFonts w:ascii="Arial" w:eastAsia="等线" w:hAnsi="Arial"/>
                <w:b/>
                <w:sz w:val="18"/>
                <w:vertAlign w:val="superscript"/>
              </w:rPr>
              <w:t>9</w:t>
            </w:r>
          </w:p>
        </w:tc>
      </w:tr>
      <w:tr w:rsidR="00C97CFD" w:rsidRPr="00F92868" w14:paraId="494C0815" w14:textId="77777777" w:rsidTr="00C97CFD">
        <w:trPr>
          <w:trHeight w:val="187"/>
          <w:jc w:val="center"/>
        </w:trPr>
        <w:tc>
          <w:tcPr>
            <w:tcW w:w="1594" w:type="dxa"/>
            <w:vMerge/>
            <w:tcBorders>
              <w:bottom w:val="single" w:sz="4" w:space="0" w:color="auto"/>
            </w:tcBorders>
          </w:tcPr>
          <w:p w14:paraId="69B710C1" w14:textId="77777777" w:rsidR="00C97CFD" w:rsidRPr="00F92868" w:rsidRDefault="00C97CFD" w:rsidP="00C97CFD">
            <w:pPr>
              <w:keepNext/>
              <w:keepLines/>
              <w:spacing w:after="0"/>
              <w:jc w:val="center"/>
              <w:rPr>
                <w:rFonts w:ascii="Arial" w:eastAsia="等线" w:hAnsi="Arial"/>
                <w:b/>
                <w:sz w:val="18"/>
              </w:rPr>
            </w:pPr>
          </w:p>
        </w:tc>
        <w:tc>
          <w:tcPr>
            <w:tcW w:w="5845" w:type="dxa"/>
            <w:gridSpan w:val="3"/>
            <w:vAlign w:val="center"/>
          </w:tcPr>
          <w:p w14:paraId="2F0AB845" w14:textId="77777777" w:rsidR="00C97CFD" w:rsidRPr="00F92868" w:rsidRDefault="00C97CFD" w:rsidP="00C97CFD">
            <w:pPr>
              <w:keepNext/>
              <w:keepLines/>
              <w:spacing w:after="0"/>
              <w:jc w:val="center"/>
              <w:rPr>
                <w:rFonts w:ascii="Arial" w:eastAsia="等线" w:hAnsi="Arial"/>
                <w:b/>
                <w:sz w:val="18"/>
              </w:rPr>
            </w:pPr>
            <w:r w:rsidRPr="00684407">
              <w:rPr>
                <w:rFonts w:ascii="Arial" w:eastAsia="等线" w:hAnsi="Arial"/>
                <w:b/>
                <w:sz w:val="18"/>
              </w:rPr>
              <w:t>Component band in order of bands in configuration</w:t>
            </w:r>
            <w:r w:rsidRPr="00684407">
              <w:rPr>
                <w:rFonts w:ascii="Arial" w:eastAsia="等线" w:hAnsi="Arial"/>
                <w:b/>
                <w:sz w:val="18"/>
                <w:vertAlign w:val="superscript"/>
              </w:rPr>
              <w:t>10</w:t>
            </w:r>
          </w:p>
        </w:tc>
      </w:tr>
      <w:tr w:rsidR="00C97CFD" w:rsidRPr="00F92868" w14:paraId="689893AF" w14:textId="77777777" w:rsidTr="00C97CFD">
        <w:trPr>
          <w:trHeight w:val="187"/>
          <w:jc w:val="center"/>
        </w:trPr>
        <w:tc>
          <w:tcPr>
            <w:tcW w:w="1594" w:type="dxa"/>
            <w:shd w:val="clear" w:color="auto" w:fill="auto"/>
          </w:tcPr>
          <w:p w14:paraId="04DEDF61" w14:textId="4DDD7DA5" w:rsidR="00C97CFD" w:rsidRPr="00F92868" w:rsidRDefault="00C97CFD" w:rsidP="00C97CFD">
            <w:pPr>
              <w:keepNext/>
              <w:keepLines/>
              <w:spacing w:after="0"/>
              <w:jc w:val="center"/>
              <w:rPr>
                <w:rFonts w:ascii="Arial" w:eastAsia="等线" w:hAnsi="Arial"/>
                <w:sz w:val="18"/>
              </w:rPr>
            </w:pPr>
            <w:r w:rsidRPr="009B4792">
              <w:rPr>
                <w:rFonts w:ascii="Arial" w:eastAsia="宋体" w:hAnsi="Arial"/>
                <w:color w:val="000000"/>
                <w:sz w:val="18"/>
                <w:lang w:eastAsia="zh-CN"/>
              </w:rPr>
              <w:t>CA_</w:t>
            </w:r>
            <w:r>
              <w:rPr>
                <w:rFonts w:ascii="Arial" w:eastAsia="宋体" w:hAnsi="Arial"/>
                <w:color w:val="000000"/>
                <w:sz w:val="18"/>
                <w:lang w:eastAsia="zh-CN"/>
              </w:rPr>
              <w:t>n48-n71-n77</w:t>
            </w:r>
          </w:p>
        </w:tc>
        <w:tc>
          <w:tcPr>
            <w:tcW w:w="1948" w:type="dxa"/>
            <w:vAlign w:val="center"/>
          </w:tcPr>
          <w:p w14:paraId="752C463B" w14:textId="7A4E6E3C" w:rsidR="00C97CFD" w:rsidRPr="00F92868" w:rsidRDefault="00C97CFD" w:rsidP="00C97CFD">
            <w:pPr>
              <w:keepNext/>
              <w:keepLines/>
              <w:spacing w:after="0"/>
              <w:jc w:val="center"/>
              <w:rPr>
                <w:rFonts w:ascii="Arial" w:eastAsia="等线" w:hAnsi="Arial"/>
                <w:sz w:val="18"/>
                <w:lang w:eastAsia="zh-CN"/>
              </w:rPr>
            </w:pPr>
            <w:r>
              <w:rPr>
                <w:rFonts w:ascii="Arial" w:eastAsia="等线" w:hAnsi="Arial"/>
                <w:color w:val="000000"/>
                <w:sz w:val="18"/>
                <w:lang w:val="en-US" w:eastAsia="zh-CN"/>
              </w:rPr>
              <w:t>0.5</w:t>
            </w:r>
          </w:p>
        </w:tc>
        <w:tc>
          <w:tcPr>
            <w:tcW w:w="1948" w:type="dxa"/>
            <w:vAlign w:val="center"/>
          </w:tcPr>
          <w:p w14:paraId="3E8F35E7" w14:textId="77777777" w:rsidR="00C97CFD" w:rsidRPr="00F92868" w:rsidRDefault="00C97CFD" w:rsidP="00C97CFD">
            <w:pPr>
              <w:keepNext/>
              <w:keepLines/>
              <w:spacing w:after="0"/>
              <w:jc w:val="center"/>
              <w:rPr>
                <w:rFonts w:ascii="Arial" w:eastAsia="等线" w:hAnsi="Arial"/>
                <w:sz w:val="18"/>
                <w:lang w:eastAsia="zh-CN"/>
              </w:rPr>
            </w:pPr>
            <w:r>
              <w:rPr>
                <w:rFonts w:ascii="Arial" w:eastAsia="等线" w:hAnsi="Arial"/>
                <w:sz w:val="18"/>
                <w:lang w:eastAsia="zh-CN"/>
              </w:rPr>
              <w:t>0.2</w:t>
            </w:r>
          </w:p>
        </w:tc>
        <w:tc>
          <w:tcPr>
            <w:tcW w:w="1949" w:type="dxa"/>
            <w:vAlign w:val="center"/>
          </w:tcPr>
          <w:p w14:paraId="1713AB1F" w14:textId="34BC8A71" w:rsidR="00C97CFD" w:rsidRPr="00F92868" w:rsidRDefault="00C97CFD" w:rsidP="00C97CFD">
            <w:pPr>
              <w:keepNext/>
              <w:keepLines/>
              <w:spacing w:after="0"/>
              <w:jc w:val="center"/>
              <w:rPr>
                <w:rFonts w:ascii="Arial" w:eastAsia="等线" w:hAnsi="Arial"/>
                <w:sz w:val="18"/>
                <w:lang w:eastAsia="zh-CN"/>
              </w:rPr>
            </w:pPr>
            <w:r>
              <w:rPr>
                <w:rFonts w:ascii="Arial" w:eastAsia="等线" w:hAnsi="Arial"/>
                <w:color w:val="000000"/>
                <w:sz w:val="18"/>
                <w:lang w:val="en-US" w:eastAsia="zh-CN"/>
              </w:rPr>
              <w:t>0.5</w:t>
            </w:r>
          </w:p>
        </w:tc>
      </w:tr>
      <w:tr w:rsidR="00C97CFD" w:rsidRPr="00F92868" w14:paraId="59AB15EC" w14:textId="77777777" w:rsidTr="00C97CFD">
        <w:trPr>
          <w:trHeight w:val="187"/>
          <w:jc w:val="center"/>
        </w:trPr>
        <w:tc>
          <w:tcPr>
            <w:tcW w:w="7439" w:type="dxa"/>
            <w:gridSpan w:val="4"/>
            <w:tcBorders>
              <w:bottom w:val="single" w:sz="4" w:space="0" w:color="auto"/>
            </w:tcBorders>
            <w:shd w:val="clear" w:color="auto" w:fill="auto"/>
          </w:tcPr>
          <w:p w14:paraId="40668F18" w14:textId="77777777" w:rsidR="00C97CFD" w:rsidRPr="00684407" w:rsidRDefault="00C97CFD" w:rsidP="00C97CFD">
            <w:pPr>
              <w:keepLines/>
              <w:spacing w:after="0"/>
              <w:ind w:left="870" w:hanging="870"/>
              <w:rPr>
                <w:rFonts w:eastAsia="等线" w:cs="Arial"/>
                <w:lang w:eastAsia="ja-JP"/>
              </w:rPr>
            </w:pPr>
            <w:r w:rsidRPr="00684407">
              <w:rPr>
                <w:rFonts w:ascii="Arial" w:eastAsia="等线" w:hAnsi="Arial" w:cs="Arial"/>
                <w:sz w:val="18"/>
                <w:lang w:eastAsia="ja-JP"/>
              </w:rPr>
              <w:t>NOTE 9:</w:t>
            </w:r>
            <w:r w:rsidRPr="00684407">
              <w:rPr>
                <w:rFonts w:ascii="Arial" w:eastAsia="等线" w:hAnsi="Arial" w:cs="Arial"/>
                <w:sz w:val="18"/>
                <w:lang w:eastAsia="ja-JP"/>
              </w:rPr>
              <w:tab/>
              <w:t xml:space="preserve"> “-” denotes ΔR</w:t>
            </w:r>
            <w:r w:rsidRPr="00684407">
              <w:rPr>
                <w:rFonts w:ascii="Arial" w:eastAsia="等线" w:hAnsi="Arial" w:cs="Arial"/>
                <w:sz w:val="18"/>
                <w:vertAlign w:val="subscript"/>
                <w:lang w:eastAsia="ja-JP"/>
              </w:rPr>
              <w:t>IB,c</w:t>
            </w:r>
            <w:r w:rsidRPr="00684407">
              <w:rPr>
                <w:rFonts w:ascii="Arial" w:eastAsia="等线" w:hAnsi="Arial" w:cs="Arial"/>
                <w:sz w:val="18"/>
                <w:lang w:eastAsia="ja-JP"/>
              </w:rPr>
              <w:t xml:space="preserve"> = 0.</w:t>
            </w:r>
          </w:p>
          <w:p w14:paraId="398C627D" w14:textId="77777777" w:rsidR="00C97CFD" w:rsidRDefault="00C97CFD" w:rsidP="00C97CFD">
            <w:pPr>
              <w:keepLines/>
              <w:spacing w:after="0"/>
              <w:ind w:left="870" w:hanging="870"/>
              <w:rPr>
                <w:rFonts w:ascii="Arial" w:eastAsia="等线" w:hAnsi="Arial"/>
                <w:color w:val="000000"/>
                <w:sz w:val="18"/>
                <w:lang w:val="en-US" w:eastAsia="zh-CN"/>
              </w:rPr>
            </w:pPr>
            <w:r w:rsidRPr="00684407">
              <w:rPr>
                <w:rFonts w:ascii="Arial" w:eastAsia="等线" w:hAnsi="Arial" w:cs="Arial"/>
                <w:sz w:val="18"/>
                <w:lang w:eastAsia="ja-JP"/>
              </w:rPr>
              <w:t>NOTE 10:</w:t>
            </w:r>
            <w:r w:rsidRPr="00684407">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684407">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684407">
              <w:rPr>
                <w:rFonts w:ascii="Arial" w:eastAsia="等线" w:hAnsi="Arial" w:cs="Arial"/>
                <w:sz w:val="18"/>
                <w:lang w:eastAsia="ja-JP"/>
              </w:rPr>
              <w:t>.</w:t>
            </w:r>
          </w:p>
        </w:tc>
      </w:tr>
    </w:tbl>
    <w:p w14:paraId="04AD8DD4" w14:textId="1BBBD2A5" w:rsidR="00C97CFD" w:rsidRPr="004B5957" w:rsidRDefault="00C97CFD" w:rsidP="00C97CFD">
      <w:pPr>
        <w:pStyle w:val="31"/>
      </w:pPr>
      <w:bookmarkStart w:id="211" w:name="_Toc136288206"/>
      <w:r>
        <w:t>5.13</w:t>
      </w:r>
      <w:r w:rsidRPr="00230AC2">
        <w:t>.2</w:t>
      </w:r>
      <w:r w:rsidRPr="00230AC2">
        <w:tab/>
      </w:r>
      <w:r w:rsidRPr="004B5957">
        <w:t>Specific for 2 bands UL CA</w:t>
      </w:r>
      <w:bookmarkEnd w:id="211"/>
    </w:p>
    <w:p w14:paraId="1126B5EA" w14:textId="62B8726C" w:rsidR="00C97CFD" w:rsidRPr="004B5957" w:rsidRDefault="00C97CFD" w:rsidP="00C97CFD">
      <w:pPr>
        <w:pStyle w:val="41"/>
      </w:pPr>
      <w:bookmarkStart w:id="212" w:name="_Toc136288207"/>
      <w:r>
        <w:rPr>
          <w:rFonts w:hint="eastAsia"/>
        </w:rPr>
        <w:t>5.13</w:t>
      </w:r>
      <w:r w:rsidRPr="00230AC2">
        <w:rPr>
          <w:rFonts w:hint="eastAsia"/>
        </w:rPr>
        <w:t>.</w:t>
      </w:r>
      <w:r w:rsidRPr="00230AC2">
        <w:t>2.1</w:t>
      </w:r>
      <w:r w:rsidRPr="00230AC2">
        <w:tab/>
      </w:r>
      <w:r w:rsidRPr="00230AC2">
        <w:rPr>
          <w:rFonts w:hint="eastAsia"/>
        </w:rPr>
        <w:t>UE co-existence studies</w:t>
      </w:r>
      <w:bookmarkEnd w:id="212"/>
    </w:p>
    <w:p w14:paraId="2B7C565B" w14:textId="1A4CFC29" w:rsidR="00C97CFD" w:rsidRPr="00230AC2" w:rsidRDefault="00C97CFD" w:rsidP="00C97CFD">
      <w:r w:rsidRPr="00230AC2">
        <w:t xml:space="preserve">Table </w:t>
      </w:r>
      <w:r>
        <w:rPr>
          <w:rFonts w:hint="eastAsia"/>
          <w:lang w:val="en-US" w:eastAsia="zh-CN"/>
        </w:rPr>
        <w:t>5.13</w:t>
      </w:r>
      <w:r w:rsidRPr="00230AC2">
        <w:rPr>
          <w:rFonts w:hint="eastAsia"/>
          <w:lang w:val="en-US" w:eastAsia="zh-CN"/>
        </w:rPr>
        <w:t>.2</w:t>
      </w:r>
      <w:r w:rsidRPr="00230AC2">
        <w:rPr>
          <w:lang w:eastAsia="zh-CN"/>
        </w:rPr>
        <w:t>.</w:t>
      </w:r>
      <w:r w:rsidRPr="00230AC2">
        <w:rPr>
          <w:rFonts w:hint="eastAsia"/>
          <w:lang w:val="en-US" w:eastAsia="zh-CN"/>
        </w:rPr>
        <w:t>2</w:t>
      </w:r>
      <w:r w:rsidRPr="00230AC2">
        <w:t>-1 lists B</w:t>
      </w:r>
      <w:r w:rsidRPr="00230AC2">
        <w:rPr>
          <w:rFonts w:hint="eastAsia"/>
          <w:lang w:eastAsia="ja-JP"/>
        </w:rPr>
        <w:t xml:space="preserve">and </w:t>
      </w:r>
      <w:r w:rsidRPr="00230AC2">
        <w:rPr>
          <w:lang w:val="en-US" w:eastAsia="zh-CN"/>
        </w:rPr>
        <w:t>n71</w:t>
      </w:r>
      <w:r w:rsidRPr="00230AC2">
        <w:rPr>
          <w:rFonts w:hint="eastAsia"/>
          <w:lang w:eastAsia="ja-JP"/>
        </w:rPr>
        <w:t xml:space="preserve"> </w:t>
      </w:r>
      <w:r w:rsidRPr="00230AC2">
        <w:t>+ B</w:t>
      </w:r>
      <w:r w:rsidRPr="00230AC2">
        <w:rPr>
          <w:rFonts w:hint="eastAsia"/>
          <w:lang w:eastAsia="ja-JP"/>
        </w:rPr>
        <w:t xml:space="preserve">and </w:t>
      </w:r>
      <w:r w:rsidRPr="00230AC2">
        <w:rPr>
          <w:lang w:val="en-US" w:eastAsia="zh-CN"/>
        </w:rPr>
        <w:t xml:space="preserve">n77 2UL bands CA </w:t>
      </w:r>
      <w:r w:rsidRPr="00230AC2">
        <w:t xml:space="preserve"> </w:t>
      </w:r>
      <w:r w:rsidRPr="00230AC2">
        <w:rPr>
          <w:lang w:eastAsia="ja-JP"/>
        </w:rPr>
        <w:t>2</w:t>
      </w:r>
      <w:r w:rsidRPr="00230AC2">
        <w:rPr>
          <w:vertAlign w:val="superscript"/>
          <w:lang w:eastAsia="ja-JP"/>
        </w:rPr>
        <w:t>nd</w:t>
      </w:r>
      <w:r w:rsidRPr="00230AC2">
        <w:rPr>
          <w:lang w:eastAsia="ja-JP"/>
        </w:rPr>
        <w:t xml:space="preserve">, </w:t>
      </w:r>
      <w:r w:rsidRPr="00230AC2">
        <w:t>3</w:t>
      </w:r>
      <w:r w:rsidRPr="00230AC2">
        <w:rPr>
          <w:vertAlign w:val="superscript"/>
        </w:rPr>
        <w:t>rd</w:t>
      </w:r>
      <w:r w:rsidRPr="00230AC2">
        <w:rPr>
          <w:lang w:eastAsia="ja-JP"/>
        </w:rPr>
        <w:t>, 4</w:t>
      </w:r>
      <w:r w:rsidRPr="00230AC2">
        <w:rPr>
          <w:vertAlign w:val="superscript"/>
          <w:lang w:eastAsia="ja-JP"/>
        </w:rPr>
        <w:t>th</w:t>
      </w:r>
      <w:r w:rsidRPr="00230AC2">
        <w:rPr>
          <w:lang w:eastAsia="ja-JP"/>
        </w:rPr>
        <w:t xml:space="preserve"> and 5</w:t>
      </w:r>
      <w:r w:rsidRPr="00230AC2">
        <w:rPr>
          <w:vertAlign w:val="superscript"/>
          <w:lang w:eastAsia="ja-JP"/>
        </w:rPr>
        <w:t>th</w:t>
      </w:r>
      <w:r w:rsidRPr="00230AC2">
        <w:rPr>
          <w:lang w:eastAsia="ja-JP"/>
        </w:rPr>
        <w:t xml:space="preserve"> </w:t>
      </w:r>
      <w:r w:rsidRPr="00230AC2">
        <w:t>order IMD f</w:t>
      </w:r>
      <w:r w:rsidR="000959FE">
        <w:t>or the UE coexistence analysis.</w:t>
      </w:r>
    </w:p>
    <w:p w14:paraId="5C099F06" w14:textId="3D8721ED" w:rsidR="00C97CFD" w:rsidRPr="00230AC2" w:rsidRDefault="00C97CFD" w:rsidP="00C97CFD">
      <w:r>
        <w:t>Table 5.13</w:t>
      </w:r>
      <w:r w:rsidRPr="00230AC2">
        <w:t>.2.2-2 lists B</w:t>
      </w:r>
      <w:r w:rsidRPr="00230AC2">
        <w:rPr>
          <w:rFonts w:hint="eastAsia"/>
          <w:lang w:eastAsia="ja-JP"/>
        </w:rPr>
        <w:t xml:space="preserve">and </w:t>
      </w:r>
      <w:r w:rsidRPr="00230AC2">
        <w:rPr>
          <w:lang w:val="en-US" w:eastAsia="zh-CN"/>
        </w:rPr>
        <w:t>n48</w:t>
      </w:r>
      <w:r w:rsidRPr="00230AC2">
        <w:rPr>
          <w:rFonts w:hint="eastAsia"/>
          <w:lang w:eastAsia="ja-JP"/>
        </w:rPr>
        <w:t xml:space="preserve"> </w:t>
      </w:r>
      <w:r w:rsidRPr="00230AC2">
        <w:t>+ B</w:t>
      </w:r>
      <w:r w:rsidRPr="00230AC2">
        <w:rPr>
          <w:rFonts w:hint="eastAsia"/>
          <w:lang w:eastAsia="ja-JP"/>
        </w:rPr>
        <w:t xml:space="preserve">and </w:t>
      </w:r>
      <w:r w:rsidRPr="00230AC2">
        <w:rPr>
          <w:lang w:val="en-US" w:eastAsia="zh-CN"/>
        </w:rPr>
        <w:t xml:space="preserve">n71 2UL bands CA </w:t>
      </w:r>
      <w:r w:rsidRPr="00230AC2">
        <w:t xml:space="preserve"> </w:t>
      </w:r>
      <w:r w:rsidRPr="00230AC2">
        <w:rPr>
          <w:lang w:eastAsia="ja-JP"/>
        </w:rPr>
        <w:t>2</w:t>
      </w:r>
      <w:r w:rsidRPr="00230AC2">
        <w:rPr>
          <w:vertAlign w:val="superscript"/>
          <w:lang w:eastAsia="ja-JP"/>
        </w:rPr>
        <w:t>nd</w:t>
      </w:r>
      <w:r w:rsidRPr="00230AC2">
        <w:rPr>
          <w:lang w:eastAsia="ja-JP"/>
        </w:rPr>
        <w:t xml:space="preserve">, </w:t>
      </w:r>
      <w:r w:rsidRPr="00230AC2">
        <w:t>3</w:t>
      </w:r>
      <w:r w:rsidRPr="00230AC2">
        <w:rPr>
          <w:vertAlign w:val="superscript"/>
        </w:rPr>
        <w:t>rd</w:t>
      </w:r>
      <w:r w:rsidRPr="00230AC2">
        <w:rPr>
          <w:lang w:eastAsia="ja-JP"/>
        </w:rPr>
        <w:t>, 4</w:t>
      </w:r>
      <w:r w:rsidRPr="00230AC2">
        <w:rPr>
          <w:vertAlign w:val="superscript"/>
          <w:lang w:eastAsia="ja-JP"/>
        </w:rPr>
        <w:t>th</w:t>
      </w:r>
      <w:r w:rsidRPr="00230AC2">
        <w:rPr>
          <w:lang w:eastAsia="ja-JP"/>
        </w:rPr>
        <w:t xml:space="preserve"> and 5</w:t>
      </w:r>
      <w:r w:rsidRPr="00230AC2">
        <w:rPr>
          <w:vertAlign w:val="superscript"/>
          <w:lang w:eastAsia="ja-JP"/>
        </w:rPr>
        <w:t>th</w:t>
      </w:r>
      <w:r w:rsidRPr="00230AC2">
        <w:rPr>
          <w:lang w:eastAsia="ja-JP"/>
        </w:rPr>
        <w:t xml:space="preserve"> </w:t>
      </w:r>
      <w:r w:rsidRPr="00230AC2">
        <w:t>order IMD f</w:t>
      </w:r>
      <w:r w:rsidR="000959FE">
        <w:t>or the UE coexistence analysis.</w:t>
      </w:r>
    </w:p>
    <w:p w14:paraId="78268B55" w14:textId="20E866C1" w:rsidR="00C97CFD" w:rsidRPr="00230AC2" w:rsidRDefault="00C97CFD" w:rsidP="00C97CFD">
      <w:pPr>
        <w:jc w:val="center"/>
        <w:rPr>
          <w:lang w:eastAsia="zh-CN"/>
        </w:rPr>
      </w:pPr>
      <w:r w:rsidRPr="00230AC2">
        <w:rPr>
          <w:rFonts w:ascii="Arial" w:hAnsi="Arial" w:cs="Arial"/>
          <w:b/>
          <w:bCs/>
          <w:lang w:val="en-US"/>
        </w:rPr>
        <w:t xml:space="preserve">Table </w:t>
      </w:r>
      <w:r>
        <w:rPr>
          <w:rFonts w:ascii="Arial" w:hAnsi="Arial" w:cs="Arial" w:hint="eastAsia"/>
          <w:b/>
          <w:bCs/>
          <w:lang w:val="en-US" w:eastAsia="zh-CN"/>
        </w:rPr>
        <w:t>5.13</w:t>
      </w:r>
      <w:r w:rsidRPr="00230AC2">
        <w:rPr>
          <w:rFonts w:ascii="Arial" w:hAnsi="Arial" w:cs="Arial"/>
          <w:b/>
          <w:bCs/>
          <w:lang w:val="en-US" w:eastAsia="zh-CN"/>
        </w:rPr>
        <w:t>.2</w:t>
      </w:r>
      <w:r w:rsidRPr="00230AC2">
        <w:rPr>
          <w:rFonts w:ascii="Arial" w:hAnsi="Arial" w:cs="Arial"/>
          <w:b/>
          <w:bCs/>
          <w:lang w:val="en-US"/>
        </w:rPr>
        <w:t>.</w:t>
      </w:r>
      <w:r w:rsidRPr="00230AC2">
        <w:rPr>
          <w:rFonts w:ascii="Arial" w:hAnsi="Arial" w:cs="Arial" w:hint="eastAsia"/>
          <w:b/>
          <w:bCs/>
          <w:lang w:val="en-US" w:eastAsia="zh-CN"/>
        </w:rPr>
        <w:t>2</w:t>
      </w:r>
      <w:r w:rsidRPr="00230AC2">
        <w:rPr>
          <w:rFonts w:ascii="Arial" w:hAnsi="Arial" w:cs="Arial"/>
          <w:b/>
          <w:bCs/>
          <w:lang w:val="en-US"/>
        </w:rPr>
        <w:t xml:space="preserve">-1: Band </w:t>
      </w:r>
      <w:r w:rsidRPr="00230AC2">
        <w:rPr>
          <w:rFonts w:ascii="Arial" w:hAnsi="Arial" w:cs="Arial"/>
          <w:b/>
          <w:bCs/>
          <w:lang w:val="en-US" w:eastAsia="zh-CN"/>
        </w:rPr>
        <w:t>n48</w:t>
      </w:r>
      <w:r w:rsidRPr="00230AC2">
        <w:rPr>
          <w:rFonts w:ascii="Arial" w:hAnsi="Arial" w:cs="Arial"/>
          <w:b/>
          <w:bCs/>
          <w:lang w:val="en-US"/>
        </w:rPr>
        <w:t xml:space="preserve"> and Band </w:t>
      </w:r>
      <w:r w:rsidRPr="00230AC2">
        <w:rPr>
          <w:rFonts w:ascii="Arial" w:hAnsi="Arial" w:cs="Arial"/>
          <w:b/>
          <w:bCs/>
          <w:lang w:val="en-US" w:eastAsia="zh-CN"/>
        </w:rPr>
        <w:t>n71</w:t>
      </w:r>
      <w:r w:rsidRPr="00230AC2">
        <w:rPr>
          <w:rFonts w:ascii="Arial" w:hAnsi="Arial" w:cs="Arial"/>
          <w:b/>
          <w:bCs/>
          <w:lang w:val="en-US"/>
        </w:rPr>
        <w:t xml:space="preserve"> </w:t>
      </w:r>
      <w:r w:rsidRPr="00230AC2">
        <w:rPr>
          <w:rFonts w:ascii="Arial" w:hAnsi="Arial" w:cs="Arial"/>
          <w:b/>
          <w:bCs/>
          <w:lang w:val="en-US" w:eastAsia="zh-CN"/>
        </w:rPr>
        <w:t>U</w:t>
      </w:r>
      <w:r w:rsidRPr="00230AC2">
        <w:rPr>
          <w:rFonts w:ascii="Arial" w:hAnsi="Arial" w:cs="Arial"/>
          <w:b/>
          <w:bCs/>
          <w:lang w:val="en-US"/>
        </w:rPr>
        <w:t>L harmonics and IMD products</w:t>
      </w:r>
    </w:p>
    <w:tbl>
      <w:tblPr>
        <w:tblW w:w="10060" w:type="dxa"/>
        <w:tblInd w:w="113" w:type="dxa"/>
        <w:tblLook w:val="04A0" w:firstRow="1" w:lastRow="0" w:firstColumn="1" w:lastColumn="0" w:noHBand="0" w:noVBand="1"/>
      </w:tblPr>
      <w:tblGrid>
        <w:gridCol w:w="2547"/>
        <w:gridCol w:w="1843"/>
        <w:gridCol w:w="1842"/>
        <w:gridCol w:w="1985"/>
        <w:gridCol w:w="1843"/>
      </w:tblGrid>
      <w:tr w:rsidR="00C97CFD" w:rsidRPr="00230AC2" w14:paraId="278F5C74" w14:textId="77777777" w:rsidTr="00C97CFD">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BC3A21" w14:textId="77777777" w:rsidR="00C97CFD" w:rsidRPr="00230AC2" w:rsidRDefault="00C97CFD" w:rsidP="00C97CFD">
            <w:pPr>
              <w:spacing w:after="0"/>
              <w:rPr>
                <w:rFonts w:ascii="Arial" w:hAnsi="Arial" w:cs="Arial"/>
                <w:b/>
                <w:bCs/>
                <w:color w:val="000000"/>
                <w:sz w:val="18"/>
                <w:szCs w:val="18"/>
                <w:lang w:val="en-US" w:eastAsia="ja-JP"/>
              </w:rPr>
            </w:pPr>
            <w:r w:rsidRPr="00230AC2">
              <w:rPr>
                <w:rFonts w:ascii="Arial" w:hAnsi="Arial" w:cs="Arial"/>
                <w:b/>
                <w:bCs/>
                <w:color w:val="000000"/>
                <w:sz w:val="18"/>
                <w:szCs w:val="18"/>
                <w:lang w:val="en-US" w:eastAsia="ja-JP"/>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450F06BD" w14:textId="77777777" w:rsidR="00C97CFD" w:rsidRPr="00230AC2" w:rsidRDefault="00C97CFD" w:rsidP="00C97CFD">
            <w:pPr>
              <w:spacing w:after="0"/>
              <w:jc w:val="center"/>
              <w:rPr>
                <w:rFonts w:ascii="Arial" w:hAnsi="Arial" w:cs="Arial"/>
                <w:b/>
                <w:bCs/>
                <w:color w:val="000000"/>
                <w:sz w:val="18"/>
                <w:szCs w:val="18"/>
                <w:lang w:val="en-US" w:eastAsia="ja-JP"/>
              </w:rPr>
            </w:pPr>
            <w:r w:rsidRPr="00230AC2">
              <w:rPr>
                <w:rFonts w:ascii="Arial" w:hAnsi="Arial" w:cs="Arial"/>
                <w:b/>
                <w:bCs/>
                <w:color w:val="000000"/>
                <w:sz w:val="18"/>
                <w:szCs w:val="18"/>
                <w:lang w:val="en-US" w:eastAsia="ja-JP"/>
              </w:rPr>
              <w:t>f1_low</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6C825926" w14:textId="77777777" w:rsidR="00C97CFD" w:rsidRPr="00230AC2" w:rsidRDefault="00C97CFD" w:rsidP="00C97CFD">
            <w:pPr>
              <w:spacing w:after="0"/>
              <w:jc w:val="center"/>
              <w:rPr>
                <w:rFonts w:ascii="Arial" w:hAnsi="Arial" w:cs="Arial"/>
                <w:b/>
                <w:bCs/>
                <w:color w:val="000000"/>
                <w:sz w:val="18"/>
                <w:szCs w:val="18"/>
                <w:lang w:val="en-US" w:eastAsia="ja-JP"/>
              </w:rPr>
            </w:pPr>
            <w:r w:rsidRPr="00230AC2">
              <w:rPr>
                <w:rFonts w:ascii="Arial" w:hAnsi="Arial" w:cs="Arial"/>
                <w:b/>
                <w:bCs/>
                <w:color w:val="000000"/>
                <w:sz w:val="18"/>
                <w:szCs w:val="18"/>
                <w:lang w:val="en-US" w:eastAsia="ja-JP"/>
              </w:rPr>
              <w:t>f1_high</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5FA2F480" w14:textId="77777777" w:rsidR="00C97CFD" w:rsidRPr="00230AC2" w:rsidRDefault="00C97CFD" w:rsidP="00C97CFD">
            <w:pPr>
              <w:spacing w:after="0"/>
              <w:jc w:val="center"/>
              <w:rPr>
                <w:rFonts w:ascii="Arial" w:hAnsi="Arial" w:cs="Arial"/>
                <w:b/>
                <w:bCs/>
                <w:color w:val="000000"/>
                <w:sz w:val="18"/>
                <w:szCs w:val="18"/>
                <w:lang w:val="en-US" w:eastAsia="ja-JP"/>
              </w:rPr>
            </w:pPr>
            <w:r w:rsidRPr="00230AC2">
              <w:rPr>
                <w:rFonts w:ascii="Arial" w:hAnsi="Arial" w:cs="Arial"/>
                <w:b/>
                <w:bCs/>
                <w:color w:val="000000"/>
                <w:sz w:val="18"/>
                <w:szCs w:val="18"/>
                <w:lang w:val="en-US" w:eastAsia="ja-JP"/>
              </w:rPr>
              <w:t>f2_low</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098AA958" w14:textId="77777777" w:rsidR="00C97CFD" w:rsidRPr="00230AC2" w:rsidRDefault="00C97CFD" w:rsidP="00C97CFD">
            <w:pPr>
              <w:spacing w:after="0"/>
              <w:jc w:val="center"/>
              <w:rPr>
                <w:rFonts w:ascii="Arial" w:hAnsi="Arial" w:cs="Arial"/>
                <w:b/>
                <w:bCs/>
                <w:color w:val="000000"/>
                <w:sz w:val="18"/>
                <w:szCs w:val="18"/>
                <w:lang w:val="en-US" w:eastAsia="ja-JP"/>
              </w:rPr>
            </w:pPr>
            <w:r w:rsidRPr="00230AC2">
              <w:rPr>
                <w:rFonts w:ascii="Arial" w:hAnsi="Arial" w:cs="Arial"/>
                <w:b/>
                <w:bCs/>
                <w:color w:val="000000"/>
                <w:sz w:val="18"/>
                <w:szCs w:val="18"/>
                <w:lang w:val="en-US" w:eastAsia="ja-JP"/>
              </w:rPr>
              <w:t>f2_high</w:t>
            </w:r>
          </w:p>
        </w:tc>
      </w:tr>
      <w:tr w:rsidR="00C97CFD" w:rsidRPr="00230AC2" w14:paraId="3BD28EA9"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1DA8C8E"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UL frequencies (MHz)</w:t>
            </w:r>
          </w:p>
        </w:tc>
        <w:tc>
          <w:tcPr>
            <w:tcW w:w="1843" w:type="dxa"/>
            <w:tcBorders>
              <w:top w:val="nil"/>
              <w:left w:val="nil"/>
              <w:bottom w:val="single" w:sz="4" w:space="0" w:color="auto"/>
              <w:right w:val="single" w:sz="4" w:space="0" w:color="auto"/>
            </w:tcBorders>
            <w:shd w:val="clear" w:color="auto" w:fill="auto"/>
            <w:noWrap/>
            <w:vAlign w:val="center"/>
          </w:tcPr>
          <w:p w14:paraId="784F0930"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663</w:t>
            </w:r>
          </w:p>
        </w:tc>
        <w:tc>
          <w:tcPr>
            <w:tcW w:w="1842" w:type="dxa"/>
            <w:tcBorders>
              <w:top w:val="nil"/>
              <w:left w:val="nil"/>
              <w:bottom w:val="single" w:sz="4" w:space="0" w:color="auto"/>
              <w:right w:val="single" w:sz="4" w:space="0" w:color="auto"/>
            </w:tcBorders>
            <w:shd w:val="clear" w:color="auto" w:fill="auto"/>
            <w:noWrap/>
            <w:vAlign w:val="center"/>
          </w:tcPr>
          <w:p w14:paraId="0B205BF8"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698</w:t>
            </w:r>
          </w:p>
        </w:tc>
        <w:tc>
          <w:tcPr>
            <w:tcW w:w="1985" w:type="dxa"/>
            <w:tcBorders>
              <w:top w:val="nil"/>
              <w:left w:val="nil"/>
              <w:bottom w:val="single" w:sz="4" w:space="0" w:color="auto"/>
              <w:right w:val="single" w:sz="4" w:space="0" w:color="auto"/>
            </w:tcBorders>
            <w:shd w:val="clear" w:color="auto" w:fill="auto"/>
            <w:noWrap/>
            <w:vAlign w:val="center"/>
          </w:tcPr>
          <w:p w14:paraId="7374F15D"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3450</w:t>
            </w:r>
          </w:p>
        </w:tc>
        <w:tc>
          <w:tcPr>
            <w:tcW w:w="1843" w:type="dxa"/>
            <w:tcBorders>
              <w:top w:val="nil"/>
              <w:left w:val="nil"/>
              <w:bottom w:val="single" w:sz="4" w:space="0" w:color="auto"/>
              <w:right w:val="single" w:sz="4" w:space="0" w:color="auto"/>
            </w:tcBorders>
            <w:shd w:val="clear" w:color="auto" w:fill="auto"/>
            <w:noWrap/>
            <w:vAlign w:val="center"/>
          </w:tcPr>
          <w:p w14:paraId="685C666F"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3600</w:t>
            </w:r>
          </w:p>
        </w:tc>
      </w:tr>
      <w:tr w:rsidR="00C97CFD" w:rsidRPr="00230AC2" w14:paraId="2C53AF9E"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7B7B72C"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2nd order IMD products</w:t>
            </w:r>
          </w:p>
        </w:tc>
        <w:tc>
          <w:tcPr>
            <w:tcW w:w="1843" w:type="dxa"/>
            <w:tcBorders>
              <w:top w:val="nil"/>
              <w:left w:val="nil"/>
              <w:bottom w:val="single" w:sz="4" w:space="0" w:color="auto"/>
              <w:right w:val="single" w:sz="4" w:space="0" w:color="auto"/>
            </w:tcBorders>
            <w:shd w:val="clear" w:color="auto" w:fill="auto"/>
            <w:noWrap/>
            <w:vAlign w:val="center"/>
          </w:tcPr>
          <w:p w14:paraId="7DFADB49"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|fy_high – fx_low|</w:t>
            </w:r>
          </w:p>
        </w:tc>
        <w:tc>
          <w:tcPr>
            <w:tcW w:w="1842" w:type="dxa"/>
            <w:tcBorders>
              <w:top w:val="nil"/>
              <w:left w:val="nil"/>
              <w:bottom w:val="single" w:sz="4" w:space="0" w:color="auto"/>
              <w:right w:val="single" w:sz="4" w:space="0" w:color="auto"/>
            </w:tcBorders>
            <w:shd w:val="clear" w:color="auto" w:fill="auto"/>
            <w:noWrap/>
            <w:vAlign w:val="center"/>
          </w:tcPr>
          <w:p w14:paraId="1BBB8A97"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|fy_low – fx_high|</w:t>
            </w:r>
          </w:p>
        </w:tc>
        <w:tc>
          <w:tcPr>
            <w:tcW w:w="1985" w:type="dxa"/>
            <w:tcBorders>
              <w:top w:val="nil"/>
              <w:left w:val="nil"/>
              <w:bottom w:val="single" w:sz="4" w:space="0" w:color="auto"/>
              <w:right w:val="single" w:sz="4" w:space="0" w:color="auto"/>
            </w:tcBorders>
            <w:shd w:val="clear" w:color="auto" w:fill="auto"/>
            <w:noWrap/>
            <w:vAlign w:val="center"/>
          </w:tcPr>
          <w:p w14:paraId="04C07B21"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|fy_low + fx_low|</w:t>
            </w:r>
          </w:p>
        </w:tc>
        <w:tc>
          <w:tcPr>
            <w:tcW w:w="1843" w:type="dxa"/>
            <w:tcBorders>
              <w:top w:val="nil"/>
              <w:left w:val="nil"/>
              <w:bottom w:val="single" w:sz="4" w:space="0" w:color="auto"/>
              <w:right w:val="single" w:sz="4" w:space="0" w:color="auto"/>
            </w:tcBorders>
            <w:shd w:val="clear" w:color="auto" w:fill="auto"/>
            <w:noWrap/>
            <w:vAlign w:val="center"/>
          </w:tcPr>
          <w:p w14:paraId="67406446"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|fy_high + fx_high|</w:t>
            </w:r>
          </w:p>
        </w:tc>
      </w:tr>
      <w:tr w:rsidR="00C97CFD" w:rsidRPr="00230AC2" w14:paraId="54B35AF1" w14:textId="77777777" w:rsidTr="004B595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185003D"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0666F4B6"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2752</w:t>
            </w:r>
          </w:p>
        </w:tc>
        <w:tc>
          <w:tcPr>
            <w:tcW w:w="1842" w:type="dxa"/>
            <w:tcBorders>
              <w:top w:val="nil"/>
              <w:left w:val="nil"/>
              <w:bottom w:val="single" w:sz="4" w:space="0" w:color="auto"/>
              <w:right w:val="single" w:sz="4" w:space="0" w:color="auto"/>
            </w:tcBorders>
            <w:shd w:val="clear" w:color="auto" w:fill="auto"/>
            <w:noWrap/>
            <w:vAlign w:val="bottom"/>
          </w:tcPr>
          <w:p w14:paraId="36C6A7B6"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2937</w:t>
            </w:r>
          </w:p>
        </w:tc>
        <w:tc>
          <w:tcPr>
            <w:tcW w:w="1985" w:type="dxa"/>
            <w:tcBorders>
              <w:top w:val="nil"/>
              <w:left w:val="nil"/>
              <w:bottom w:val="single" w:sz="4" w:space="0" w:color="auto"/>
              <w:right w:val="single" w:sz="4" w:space="0" w:color="auto"/>
            </w:tcBorders>
            <w:shd w:val="clear" w:color="auto" w:fill="auto"/>
            <w:noWrap/>
            <w:vAlign w:val="bottom"/>
          </w:tcPr>
          <w:p w14:paraId="7E1CB06E"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4113</w:t>
            </w:r>
          </w:p>
        </w:tc>
        <w:tc>
          <w:tcPr>
            <w:tcW w:w="1843" w:type="dxa"/>
            <w:tcBorders>
              <w:top w:val="nil"/>
              <w:left w:val="nil"/>
              <w:bottom w:val="single" w:sz="4" w:space="0" w:color="auto"/>
              <w:right w:val="single" w:sz="4" w:space="0" w:color="auto"/>
            </w:tcBorders>
            <w:shd w:val="clear" w:color="auto" w:fill="auto"/>
            <w:noWrap/>
            <w:vAlign w:val="bottom"/>
          </w:tcPr>
          <w:p w14:paraId="2DA95875"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4298</w:t>
            </w:r>
          </w:p>
        </w:tc>
      </w:tr>
      <w:tr w:rsidR="00C97CFD" w:rsidRPr="00230AC2" w14:paraId="1668AC48"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FB4B29A"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lastRenderedPageBreak/>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5234C318"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|fy_high – 2*fx_low|</w:t>
            </w:r>
          </w:p>
        </w:tc>
        <w:tc>
          <w:tcPr>
            <w:tcW w:w="1842" w:type="dxa"/>
            <w:tcBorders>
              <w:top w:val="nil"/>
              <w:left w:val="nil"/>
              <w:bottom w:val="single" w:sz="4" w:space="0" w:color="auto"/>
              <w:right w:val="single" w:sz="4" w:space="0" w:color="auto"/>
            </w:tcBorders>
            <w:shd w:val="clear" w:color="auto" w:fill="auto"/>
            <w:noWrap/>
            <w:vAlign w:val="center"/>
          </w:tcPr>
          <w:p w14:paraId="4D2D4104"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|fy_low – 2*fx_high|</w:t>
            </w:r>
          </w:p>
        </w:tc>
        <w:tc>
          <w:tcPr>
            <w:tcW w:w="1985" w:type="dxa"/>
            <w:tcBorders>
              <w:top w:val="nil"/>
              <w:left w:val="nil"/>
              <w:bottom w:val="single" w:sz="4" w:space="0" w:color="auto"/>
              <w:right w:val="single" w:sz="4" w:space="0" w:color="auto"/>
            </w:tcBorders>
            <w:shd w:val="clear" w:color="auto" w:fill="auto"/>
            <w:noWrap/>
            <w:vAlign w:val="center"/>
          </w:tcPr>
          <w:p w14:paraId="5C24135D"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|2*fy_low – fx_high|</w:t>
            </w:r>
          </w:p>
        </w:tc>
        <w:tc>
          <w:tcPr>
            <w:tcW w:w="1843" w:type="dxa"/>
            <w:tcBorders>
              <w:top w:val="nil"/>
              <w:left w:val="nil"/>
              <w:bottom w:val="single" w:sz="4" w:space="0" w:color="auto"/>
              <w:right w:val="single" w:sz="4" w:space="0" w:color="auto"/>
            </w:tcBorders>
            <w:shd w:val="clear" w:color="auto" w:fill="auto"/>
            <w:noWrap/>
            <w:vAlign w:val="center"/>
          </w:tcPr>
          <w:p w14:paraId="6F07B99D"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|2*fy_high – fx_low|</w:t>
            </w:r>
          </w:p>
        </w:tc>
      </w:tr>
      <w:tr w:rsidR="00C97CFD" w:rsidRPr="00230AC2" w14:paraId="05389F32"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8A5FD87"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22FC06CD"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2274</w:t>
            </w:r>
          </w:p>
        </w:tc>
        <w:tc>
          <w:tcPr>
            <w:tcW w:w="1842" w:type="dxa"/>
            <w:tcBorders>
              <w:top w:val="nil"/>
              <w:left w:val="nil"/>
              <w:bottom w:val="single" w:sz="4" w:space="0" w:color="auto"/>
              <w:right w:val="single" w:sz="4" w:space="0" w:color="auto"/>
            </w:tcBorders>
            <w:shd w:val="clear" w:color="auto" w:fill="auto"/>
            <w:noWrap/>
            <w:vAlign w:val="bottom"/>
          </w:tcPr>
          <w:p w14:paraId="399DA962"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2054</w:t>
            </w:r>
          </w:p>
        </w:tc>
        <w:tc>
          <w:tcPr>
            <w:tcW w:w="1985" w:type="dxa"/>
            <w:tcBorders>
              <w:top w:val="nil"/>
              <w:left w:val="nil"/>
              <w:bottom w:val="single" w:sz="4" w:space="0" w:color="auto"/>
              <w:right w:val="single" w:sz="4" w:space="0" w:color="auto"/>
            </w:tcBorders>
            <w:shd w:val="clear" w:color="auto" w:fill="auto"/>
            <w:noWrap/>
            <w:vAlign w:val="bottom"/>
          </w:tcPr>
          <w:p w14:paraId="7077F64E"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6202</w:t>
            </w:r>
          </w:p>
        </w:tc>
        <w:tc>
          <w:tcPr>
            <w:tcW w:w="1843" w:type="dxa"/>
            <w:tcBorders>
              <w:top w:val="nil"/>
              <w:left w:val="nil"/>
              <w:bottom w:val="single" w:sz="4" w:space="0" w:color="auto"/>
              <w:right w:val="single" w:sz="4" w:space="0" w:color="auto"/>
            </w:tcBorders>
            <w:shd w:val="clear" w:color="auto" w:fill="auto"/>
            <w:noWrap/>
            <w:vAlign w:val="bottom"/>
          </w:tcPr>
          <w:p w14:paraId="45310925"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6537</w:t>
            </w:r>
          </w:p>
        </w:tc>
      </w:tr>
      <w:tr w:rsidR="00C97CFD" w:rsidRPr="00230AC2" w14:paraId="681F126A"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83FF0F7"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780C2F95"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|2*fx_low + fy_low|</w:t>
            </w:r>
          </w:p>
        </w:tc>
        <w:tc>
          <w:tcPr>
            <w:tcW w:w="1842" w:type="dxa"/>
            <w:tcBorders>
              <w:top w:val="nil"/>
              <w:left w:val="nil"/>
              <w:bottom w:val="single" w:sz="4" w:space="0" w:color="auto"/>
              <w:right w:val="single" w:sz="4" w:space="0" w:color="auto"/>
            </w:tcBorders>
            <w:shd w:val="clear" w:color="auto" w:fill="auto"/>
            <w:noWrap/>
            <w:vAlign w:val="center"/>
          </w:tcPr>
          <w:p w14:paraId="068A7100"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|2*fx_high + fy_high|</w:t>
            </w:r>
          </w:p>
        </w:tc>
        <w:tc>
          <w:tcPr>
            <w:tcW w:w="1985" w:type="dxa"/>
            <w:tcBorders>
              <w:top w:val="nil"/>
              <w:left w:val="nil"/>
              <w:bottom w:val="single" w:sz="4" w:space="0" w:color="auto"/>
              <w:right w:val="single" w:sz="4" w:space="0" w:color="auto"/>
            </w:tcBorders>
            <w:shd w:val="clear" w:color="auto" w:fill="auto"/>
            <w:noWrap/>
            <w:vAlign w:val="center"/>
          </w:tcPr>
          <w:p w14:paraId="081DC8DF"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|2*fy_low + fx_low|</w:t>
            </w:r>
          </w:p>
        </w:tc>
        <w:tc>
          <w:tcPr>
            <w:tcW w:w="1843" w:type="dxa"/>
            <w:tcBorders>
              <w:top w:val="nil"/>
              <w:left w:val="nil"/>
              <w:bottom w:val="single" w:sz="4" w:space="0" w:color="auto"/>
              <w:right w:val="single" w:sz="4" w:space="0" w:color="auto"/>
            </w:tcBorders>
            <w:shd w:val="clear" w:color="auto" w:fill="auto"/>
            <w:noWrap/>
            <w:vAlign w:val="center"/>
          </w:tcPr>
          <w:p w14:paraId="79AFCB81"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|2*fy_high + fx_high|</w:t>
            </w:r>
          </w:p>
        </w:tc>
      </w:tr>
      <w:tr w:rsidR="00C97CFD" w:rsidRPr="00230AC2" w14:paraId="449C8D6A"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B1264C5"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5BB0A17F"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4776</w:t>
            </w:r>
          </w:p>
        </w:tc>
        <w:tc>
          <w:tcPr>
            <w:tcW w:w="1842" w:type="dxa"/>
            <w:tcBorders>
              <w:top w:val="nil"/>
              <w:left w:val="nil"/>
              <w:bottom w:val="single" w:sz="4" w:space="0" w:color="auto"/>
              <w:right w:val="single" w:sz="4" w:space="0" w:color="auto"/>
            </w:tcBorders>
            <w:shd w:val="clear" w:color="auto" w:fill="auto"/>
            <w:noWrap/>
            <w:vAlign w:val="bottom"/>
          </w:tcPr>
          <w:p w14:paraId="22306D5D"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4996</w:t>
            </w:r>
          </w:p>
        </w:tc>
        <w:tc>
          <w:tcPr>
            <w:tcW w:w="1985" w:type="dxa"/>
            <w:tcBorders>
              <w:top w:val="nil"/>
              <w:left w:val="nil"/>
              <w:bottom w:val="single" w:sz="4" w:space="0" w:color="auto"/>
              <w:right w:val="single" w:sz="4" w:space="0" w:color="auto"/>
            </w:tcBorders>
            <w:shd w:val="clear" w:color="auto" w:fill="auto"/>
            <w:noWrap/>
            <w:vAlign w:val="bottom"/>
          </w:tcPr>
          <w:p w14:paraId="36E055AA"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7563</w:t>
            </w:r>
          </w:p>
        </w:tc>
        <w:tc>
          <w:tcPr>
            <w:tcW w:w="1843" w:type="dxa"/>
            <w:tcBorders>
              <w:top w:val="nil"/>
              <w:left w:val="nil"/>
              <w:bottom w:val="single" w:sz="4" w:space="0" w:color="auto"/>
              <w:right w:val="single" w:sz="4" w:space="0" w:color="auto"/>
            </w:tcBorders>
            <w:shd w:val="clear" w:color="auto" w:fill="auto"/>
            <w:noWrap/>
            <w:vAlign w:val="bottom"/>
          </w:tcPr>
          <w:p w14:paraId="57431C2B"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7898</w:t>
            </w:r>
          </w:p>
        </w:tc>
      </w:tr>
      <w:tr w:rsidR="00C97CFD" w:rsidRPr="00230AC2" w14:paraId="77388006"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4E9F5A6"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5E81A87C"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|2*fx_low –2* fy_high|</w:t>
            </w:r>
          </w:p>
        </w:tc>
        <w:tc>
          <w:tcPr>
            <w:tcW w:w="1842" w:type="dxa"/>
            <w:tcBorders>
              <w:top w:val="nil"/>
              <w:left w:val="nil"/>
              <w:bottom w:val="single" w:sz="4" w:space="0" w:color="auto"/>
              <w:right w:val="single" w:sz="4" w:space="0" w:color="auto"/>
            </w:tcBorders>
            <w:shd w:val="clear" w:color="auto" w:fill="auto"/>
            <w:noWrap/>
            <w:vAlign w:val="center"/>
          </w:tcPr>
          <w:p w14:paraId="2F298C51"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|2*fx_high – 2*fy_low|</w:t>
            </w:r>
          </w:p>
        </w:tc>
        <w:tc>
          <w:tcPr>
            <w:tcW w:w="1985" w:type="dxa"/>
            <w:tcBorders>
              <w:top w:val="nil"/>
              <w:left w:val="nil"/>
              <w:bottom w:val="single" w:sz="4" w:space="0" w:color="auto"/>
              <w:right w:val="single" w:sz="4" w:space="0" w:color="auto"/>
            </w:tcBorders>
            <w:shd w:val="clear" w:color="auto" w:fill="auto"/>
            <w:noWrap/>
            <w:vAlign w:val="center"/>
          </w:tcPr>
          <w:p w14:paraId="67F8CF26"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|2*fx_low +2* fy_low|</w:t>
            </w:r>
          </w:p>
        </w:tc>
        <w:tc>
          <w:tcPr>
            <w:tcW w:w="1843" w:type="dxa"/>
            <w:tcBorders>
              <w:top w:val="nil"/>
              <w:left w:val="nil"/>
              <w:bottom w:val="single" w:sz="4" w:space="0" w:color="auto"/>
              <w:right w:val="single" w:sz="4" w:space="0" w:color="auto"/>
            </w:tcBorders>
            <w:shd w:val="clear" w:color="auto" w:fill="auto"/>
            <w:noWrap/>
            <w:vAlign w:val="center"/>
          </w:tcPr>
          <w:p w14:paraId="4F2FC8D5"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|2*fx_high +2* fy_high|</w:t>
            </w:r>
          </w:p>
        </w:tc>
      </w:tr>
      <w:tr w:rsidR="00C97CFD" w:rsidRPr="00230AC2" w14:paraId="3B2470DA"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D944E8E"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FFFFFF" w:themeFill="background1"/>
            <w:noWrap/>
            <w:vAlign w:val="bottom"/>
          </w:tcPr>
          <w:p w14:paraId="4D967879"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1611</w:t>
            </w:r>
          </w:p>
        </w:tc>
        <w:tc>
          <w:tcPr>
            <w:tcW w:w="1842" w:type="dxa"/>
            <w:tcBorders>
              <w:top w:val="nil"/>
              <w:left w:val="nil"/>
              <w:bottom w:val="single" w:sz="4" w:space="0" w:color="auto"/>
              <w:right w:val="single" w:sz="4" w:space="0" w:color="auto"/>
            </w:tcBorders>
            <w:shd w:val="clear" w:color="auto" w:fill="auto"/>
            <w:noWrap/>
            <w:vAlign w:val="bottom"/>
          </w:tcPr>
          <w:p w14:paraId="2098A076"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1356</w:t>
            </w:r>
          </w:p>
        </w:tc>
        <w:tc>
          <w:tcPr>
            <w:tcW w:w="1985" w:type="dxa"/>
            <w:tcBorders>
              <w:top w:val="nil"/>
              <w:left w:val="nil"/>
              <w:bottom w:val="single" w:sz="4" w:space="0" w:color="auto"/>
              <w:right w:val="single" w:sz="4" w:space="0" w:color="auto"/>
            </w:tcBorders>
            <w:shd w:val="clear" w:color="auto" w:fill="auto"/>
            <w:noWrap/>
            <w:vAlign w:val="bottom"/>
          </w:tcPr>
          <w:p w14:paraId="1A5094EE"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9652</w:t>
            </w:r>
          </w:p>
        </w:tc>
        <w:tc>
          <w:tcPr>
            <w:tcW w:w="1843" w:type="dxa"/>
            <w:tcBorders>
              <w:top w:val="nil"/>
              <w:left w:val="nil"/>
              <w:bottom w:val="single" w:sz="4" w:space="0" w:color="auto"/>
              <w:right w:val="single" w:sz="4" w:space="0" w:color="auto"/>
            </w:tcBorders>
            <w:shd w:val="clear" w:color="auto" w:fill="auto"/>
            <w:noWrap/>
            <w:vAlign w:val="bottom"/>
          </w:tcPr>
          <w:p w14:paraId="206E1B92"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10137</w:t>
            </w:r>
          </w:p>
        </w:tc>
      </w:tr>
      <w:tr w:rsidR="00C97CFD" w:rsidRPr="00230AC2" w14:paraId="614FC399"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00A399C"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2350C40E"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|3*fx_low –1* fy_high|</w:t>
            </w:r>
          </w:p>
        </w:tc>
        <w:tc>
          <w:tcPr>
            <w:tcW w:w="1842" w:type="dxa"/>
            <w:tcBorders>
              <w:top w:val="nil"/>
              <w:left w:val="nil"/>
              <w:bottom w:val="single" w:sz="4" w:space="0" w:color="auto"/>
              <w:right w:val="single" w:sz="4" w:space="0" w:color="auto"/>
            </w:tcBorders>
            <w:shd w:val="clear" w:color="auto" w:fill="auto"/>
            <w:noWrap/>
            <w:vAlign w:val="center"/>
          </w:tcPr>
          <w:p w14:paraId="6C7E1145"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|3*fx_high – 1*fy_low|</w:t>
            </w:r>
          </w:p>
        </w:tc>
        <w:tc>
          <w:tcPr>
            <w:tcW w:w="1985" w:type="dxa"/>
            <w:tcBorders>
              <w:top w:val="nil"/>
              <w:left w:val="nil"/>
              <w:bottom w:val="single" w:sz="4" w:space="0" w:color="auto"/>
              <w:right w:val="single" w:sz="4" w:space="0" w:color="auto"/>
            </w:tcBorders>
            <w:shd w:val="clear" w:color="auto" w:fill="auto"/>
            <w:noWrap/>
            <w:vAlign w:val="center"/>
          </w:tcPr>
          <w:p w14:paraId="3B6976C8"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|3*fy_low – 1*fx_high|</w:t>
            </w:r>
          </w:p>
        </w:tc>
        <w:tc>
          <w:tcPr>
            <w:tcW w:w="1843" w:type="dxa"/>
            <w:tcBorders>
              <w:top w:val="nil"/>
              <w:left w:val="nil"/>
              <w:bottom w:val="single" w:sz="4" w:space="0" w:color="auto"/>
              <w:right w:val="single" w:sz="4" w:space="0" w:color="auto"/>
            </w:tcBorders>
            <w:shd w:val="clear" w:color="auto" w:fill="auto"/>
            <w:noWrap/>
            <w:vAlign w:val="center"/>
          </w:tcPr>
          <w:p w14:paraId="57FEB417"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|3*fy_high – 1*fx_low|</w:t>
            </w:r>
          </w:p>
        </w:tc>
      </w:tr>
      <w:tr w:rsidR="00C97CFD" w:rsidRPr="00230AC2" w14:paraId="53BC4522"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C0FBE57"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1305EFD1"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5439</w:t>
            </w:r>
          </w:p>
        </w:tc>
        <w:tc>
          <w:tcPr>
            <w:tcW w:w="1842" w:type="dxa"/>
            <w:tcBorders>
              <w:top w:val="nil"/>
              <w:left w:val="nil"/>
              <w:bottom w:val="single" w:sz="4" w:space="0" w:color="auto"/>
              <w:right w:val="single" w:sz="4" w:space="0" w:color="auto"/>
            </w:tcBorders>
            <w:shd w:val="clear" w:color="auto" w:fill="auto"/>
            <w:noWrap/>
            <w:vAlign w:val="bottom"/>
          </w:tcPr>
          <w:p w14:paraId="65CDE117"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5694</w:t>
            </w:r>
          </w:p>
        </w:tc>
        <w:tc>
          <w:tcPr>
            <w:tcW w:w="1985" w:type="dxa"/>
            <w:tcBorders>
              <w:top w:val="nil"/>
              <w:left w:val="nil"/>
              <w:bottom w:val="single" w:sz="4" w:space="0" w:color="auto"/>
              <w:right w:val="single" w:sz="4" w:space="0" w:color="auto"/>
            </w:tcBorders>
            <w:shd w:val="clear" w:color="auto" w:fill="auto"/>
            <w:noWrap/>
            <w:vAlign w:val="bottom"/>
          </w:tcPr>
          <w:p w14:paraId="26412A17"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7563</w:t>
            </w:r>
          </w:p>
        </w:tc>
        <w:tc>
          <w:tcPr>
            <w:tcW w:w="1843" w:type="dxa"/>
            <w:tcBorders>
              <w:top w:val="nil"/>
              <w:left w:val="nil"/>
              <w:bottom w:val="single" w:sz="4" w:space="0" w:color="auto"/>
              <w:right w:val="single" w:sz="4" w:space="0" w:color="auto"/>
            </w:tcBorders>
            <w:shd w:val="clear" w:color="auto" w:fill="auto"/>
            <w:noWrap/>
            <w:vAlign w:val="bottom"/>
          </w:tcPr>
          <w:p w14:paraId="2CF87C10"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11498</w:t>
            </w:r>
          </w:p>
        </w:tc>
      </w:tr>
      <w:tr w:rsidR="00C97CFD" w:rsidRPr="00230AC2" w14:paraId="6AFC6E98"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8B50297"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53314182"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|3*fx_low +1* fy_low|</w:t>
            </w:r>
          </w:p>
        </w:tc>
        <w:tc>
          <w:tcPr>
            <w:tcW w:w="1842" w:type="dxa"/>
            <w:tcBorders>
              <w:top w:val="nil"/>
              <w:left w:val="nil"/>
              <w:bottom w:val="single" w:sz="4" w:space="0" w:color="auto"/>
              <w:right w:val="single" w:sz="4" w:space="0" w:color="auto"/>
            </w:tcBorders>
            <w:shd w:val="clear" w:color="auto" w:fill="auto"/>
            <w:noWrap/>
            <w:vAlign w:val="center"/>
          </w:tcPr>
          <w:p w14:paraId="23AAEC60"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|3*fx_high +1* fy_high|</w:t>
            </w:r>
          </w:p>
        </w:tc>
        <w:tc>
          <w:tcPr>
            <w:tcW w:w="1985" w:type="dxa"/>
            <w:tcBorders>
              <w:top w:val="nil"/>
              <w:left w:val="nil"/>
              <w:bottom w:val="single" w:sz="4" w:space="0" w:color="auto"/>
              <w:right w:val="single" w:sz="4" w:space="0" w:color="auto"/>
            </w:tcBorders>
            <w:shd w:val="clear" w:color="auto" w:fill="auto"/>
            <w:noWrap/>
            <w:vAlign w:val="center"/>
          </w:tcPr>
          <w:p w14:paraId="6F3AD1AD"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|3*fy_low + 1*fx_low|</w:t>
            </w:r>
          </w:p>
        </w:tc>
        <w:tc>
          <w:tcPr>
            <w:tcW w:w="1843" w:type="dxa"/>
            <w:tcBorders>
              <w:top w:val="nil"/>
              <w:left w:val="nil"/>
              <w:bottom w:val="single" w:sz="4" w:space="0" w:color="auto"/>
              <w:right w:val="single" w:sz="4" w:space="0" w:color="auto"/>
            </w:tcBorders>
            <w:shd w:val="clear" w:color="auto" w:fill="auto"/>
            <w:noWrap/>
            <w:vAlign w:val="center"/>
          </w:tcPr>
          <w:p w14:paraId="3E8AB988"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|3*fy_high + 1*fx_high|</w:t>
            </w:r>
          </w:p>
        </w:tc>
      </w:tr>
      <w:tr w:rsidR="00C97CFD" w:rsidRPr="00230AC2" w14:paraId="2DEBFB34"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12BB567"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34DB17BF"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5504</w:t>
            </w:r>
          </w:p>
        </w:tc>
        <w:tc>
          <w:tcPr>
            <w:tcW w:w="1842" w:type="dxa"/>
            <w:tcBorders>
              <w:top w:val="nil"/>
              <w:left w:val="nil"/>
              <w:bottom w:val="single" w:sz="4" w:space="0" w:color="auto"/>
              <w:right w:val="single" w:sz="4" w:space="0" w:color="auto"/>
            </w:tcBorders>
            <w:shd w:val="clear" w:color="auto" w:fill="auto"/>
            <w:noWrap/>
            <w:vAlign w:val="bottom"/>
          </w:tcPr>
          <w:p w14:paraId="542AC072"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5874</w:t>
            </w:r>
          </w:p>
        </w:tc>
        <w:tc>
          <w:tcPr>
            <w:tcW w:w="1985" w:type="dxa"/>
            <w:tcBorders>
              <w:top w:val="nil"/>
              <w:left w:val="nil"/>
              <w:bottom w:val="single" w:sz="4" w:space="0" w:color="auto"/>
              <w:right w:val="single" w:sz="4" w:space="0" w:color="auto"/>
            </w:tcBorders>
            <w:shd w:val="clear" w:color="auto" w:fill="auto"/>
            <w:noWrap/>
            <w:vAlign w:val="bottom"/>
          </w:tcPr>
          <w:p w14:paraId="0725A8E3"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8226</w:t>
            </w:r>
          </w:p>
        </w:tc>
        <w:tc>
          <w:tcPr>
            <w:tcW w:w="1843" w:type="dxa"/>
            <w:tcBorders>
              <w:top w:val="nil"/>
              <w:left w:val="nil"/>
              <w:bottom w:val="single" w:sz="4" w:space="0" w:color="auto"/>
              <w:right w:val="single" w:sz="4" w:space="0" w:color="auto"/>
            </w:tcBorders>
            <w:shd w:val="clear" w:color="auto" w:fill="auto"/>
            <w:noWrap/>
            <w:vAlign w:val="bottom"/>
          </w:tcPr>
          <w:p w14:paraId="4ACCCD47"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8596</w:t>
            </w:r>
          </w:p>
        </w:tc>
      </w:tr>
      <w:tr w:rsidR="00C97CFD" w:rsidRPr="00230AC2" w14:paraId="6E5D878F"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110CEA2"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0CD40767"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|fx_low – 4*fy_high|</w:t>
            </w:r>
          </w:p>
        </w:tc>
        <w:tc>
          <w:tcPr>
            <w:tcW w:w="1842" w:type="dxa"/>
            <w:tcBorders>
              <w:top w:val="nil"/>
              <w:left w:val="nil"/>
              <w:bottom w:val="single" w:sz="4" w:space="0" w:color="auto"/>
              <w:right w:val="single" w:sz="4" w:space="0" w:color="auto"/>
            </w:tcBorders>
            <w:shd w:val="clear" w:color="auto" w:fill="auto"/>
            <w:noWrap/>
            <w:vAlign w:val="center"/>
          </w:tcPr>
          <w:p w14:paraId="3D2CB922"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|fx_high – 4*fy_low|</w:t>
            </w:r>
          </w:p>
        </w:tc>
        <w:tc>
          <w:tcPr>
            <w:tcW w:w="1985" w:type="dxa"/>
            <w:tcBorders>
              <w:top w:val="nil"/>
              <w:left w:val="nil"/>
              <w:bottom w:val="single" w:sz="4" w:space="0" w:color="auto"/>
              <w:right w:val="single" w:sz="4" w:space="0" w:color="auto"/>
            </w:tcBorders>
            <w:shd w:val="clear" w:color="auto" w:fill="auto"/>
            <w:noWrap/>
            <w:vAlign w:val="center"/>
          </w:tcPr>
          <w:p w14:paraId="77C72876"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|fy_low – 4*fx_high|</w:t>
            </w:r>
          </w:p>
        </w:tc>
        <w:tc>
          <w:tcPr>
            <w:tcW w:w="1843" w:type="dxa"/>
            <w:tcBorders>
              <w:top w:val="nil"/>
              <w:left w:val="nil"/>
              <w:bottom w:val="single" w:sz="4" w:space="0" w:color="auto"/>
              <w:right w:val="single" w:sz="4" w:space="0" w:color="auto"/>
            </w:tcBorders>
            <w:shd w:val="clear" w:color="auto" w:fill="auto"/>
            <w:noWrap/>
            <w:vAlign w:val="center"/>
          </w:tcPr>
          <w:p w14:paraId="2E683247"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|fy_high – 4*fx_low|</w:t>
            </w:r>
          </w:p>
        </w:tc>
      </w:tr>
      <w:tr w:rsidR="00C97CFD" w:rsidRPr="00230AC2" w14:paraId="030E5ADF"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5267AE1"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0044BC05"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948</w:t>
            </w:r>
          </w:p>
        </w:tc>
        <w:tc>
          <w:tcPr>
            <w:tcW w:w="1842" w:type="dxa"/>
            <w:tcBorders>
              <w:top w:val="nil"/>
              <w:left w:val="nil"/>
              <w:bottom w:val="single" w:sz="4" w:space="0" w:color="auto"/>
              <w:right w:val="single" w:sz="4" w:space="0" w:color="auto"/>
            </w:tcBorders>
            <w:shd w:val="clear" w:color="auto" w:fill="auto"/>
            <w:noWrap/>
            <w:vAlign w:val="bottom"/>
          </w:tcPr>
          <w:p w14:paraId="67EDBAB8"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658</w:t>
            </w:r>
          </w:p>
        </w:tc>
        <w:tc>
          <w:tcPr>
            <w:tcW w:w="1985" w:type="dxa"/>
            <w:tcBorders>
              <w:top w:val="nil"/>
              <w:left w:val="nil"/>
              <w:bottom w:val="single" w:sz="4" w:space="0" w:color="auto"/>
              <w:right w:val="single" w:sz="4" w:space="0" w:color="auto"/>
            </w:tcBorders>
            <w:shd w:val="clear" w:color="auto" w:fill="auto"/>
            <w:noWrap/>
            <w:vAlign w:val="bottom"/>
          </w:tcPr>
          <w:p w14:paraId="262119CF"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13102</w:t>
            </w:r>
          </w:p>
        </w:tc>
        <w:tc>
          <w:tcPr>
            <w:tcW w:w="1843" w:type="dxa"/>
            <w:tcBorders>
              <w:top w:val="nil"/>
              <w:left w:val="nil"/>
              <w:bottom w:val="single" w:sz="4" w:space="0" w:color="auto"/>
              <w:right w:val="single" w:sz="4" w:space="0" w:color="auto"/>
            </w:tcBorders>
            <w:shd w:val="clear" w:color="auto" w:fill="auto"/>
            <w:noWrap/>
            <w:vAlign w:val="bottom"/>
          </w:tcPr>
          <w:p w14:paraId="5EE7F0D1"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13737</w:t>
            </w:r>
          </w:p>
        </w:tc>
      </w:tr>
      <w:tr w:rsidR="00C97CFD" w:rsidRPr="00230AC2" w14:paraId="1D6ED4AD"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8C0C16D"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75C95713"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|fx_low + 4*fy_low|</w:t>
            </w:r>
          </w:p>
        </w:tc>
        <w:tc>
          <w:tcPr>
            <w:tcW w:w="1842" w:type="dxa"/>
            <w:tcBorders>
              <w:top w:val="nil"/>
              <w:left w:val="nil"/>
              <w:bottom w:val="single" w:sz="4" w:space="0" w:color="auto"/>
              <w:right w:val="single" w:sz="4" w:space="0" w:color="auto"/>
            </w:tcBorders>
            <w:shd w:val="clear" w:color="auto" w:fill="auto"/>
            <w:noWrap/>
            <w:vAlign w:val="center"/>
          </w:tcPr>
          <w:p w14:paraId="481E7AFF"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|fx_high + 4*fy_high|</w:t>
            </w:r>
          </w:p>
        </w:tc>
        <w:tc>
          <w:tcPr>
            <w:tcW w:w="1985" w:type="dxa"/>
            <w:tcBorders>
              <w:top w:val="nil"/>
              <w:left w:val="nil"/>
              <w:bottom w:val="single" w:sz="4" w:space="0" w:color="auto"/>
              <w:right w:val="single" w:sz="4" w:space="0" w:color="auto"/>
            </w:tcBorders>
            <w:shd w:val="clear" w:color="auto" w:fill="auto"/>
            <w:noWrap/>
            <w:vAlign w:val="center"/>
          </w:tcPr>
          <w:p w14:paraId="546175A8"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|fy_low + 4*fx_low|</w:t>
            </w:r>
          </w:p>
        </w:tc>
        <w:tc>
          <w:tcPr>
            <w:tcW w:w="1843" w:type="dxa"/>
            <w:tcBorders>
              <w:top w:val="nil"/>
              <w:left w:val="nil"/>
              <w:bottom w:val="single" w:sz="4" w:space="0" w:color="auto"/>
              <w:right w:val="single" w:sz="4" w:space="0" w:color="auto"/>
            </w:tcBorders>
            <w:shd w:val="clear" w:color="auto" w:fill="auto"/>
            <w:noWrap/>
            <w:vAlign w:val="center"/>
          </w:tcPr>
          <w:p w14:paraId="39EB92E3"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|fy_high + 4*fx_high|</w:t>
            </w:r>
          </w:p>
        </w:tc>
      </w:tr>
      <w:tr w:rsidR="00C97CFD" w:rsidRPr="00230AC2" w14:paraId="09B06F66"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FE1ABE4"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4F8C28C3"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6102</w:t>
            </w:r>
          </w:p>
        </w:tc>
        <w:tc>
          <w:tcPr>
            <w:tcW w:w="1842" w:type="dxa"/>
            <w:tcBorders>
              <w:top w:val="nil"/>
              <w:left w:val="nil"/>
              <w:bottom w:val="single" w:sz="4" w:space="0" w:color="auto"/>
              <w:right w:val="single" w:sz="4" w:space="0" w:color="auto"/>
            </w:tcBorders>
            <w:shd w:val="clear" w:color="auto" w:fill="auto"/>
            <w:noWrap/>
            <w:vAlign w:val="bottom"/>
          </w:tcPr>
          <w:p w14:paraId="4F04A000"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6392</w:t>
            </w:r>
          </w:p>
        </w:tc>
        <w:tc>
          <w:tcPr>
            <w:tcW w:w="1985" w:type="dxa"/>
            <w:tcBorders>
              <w:top w:val="nil"/>
              <w:left w:val="nil"/>
              <w:bottom w:val="single" w:sz="4" w:space="0" w:color="auto"/>
              <w:right w:val="single" w:sz="4" w:space="0" w:color="auto"/>
            </w:tcBorders>
            <w:shd w:val="clear" w:color="auto" w:fill="auto"/>
            <w:noWrap/>
            <w:vAlign w:val="bottom"/>
          </w:tcPr>
          <w:p w14:paraId="7F7AEDB2"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14463</w:t>
            </w:r>
          </w:p>
        </w:tc>
        <w:tc>
          <w:tcPr>
            <w:tcW w:w="1843" w:type="dxa"/>
            <w:tcBorders>
              <w:top w:val="nil"/>
              <w:left w:val="nil"/>
              <w:bottom w:val="single" w:sz="4" w:space="0" w:color="auto"/>
              <w:right w:val="single" w:sz="4" w:space="0" w:color="auto"/>
            </w:tcBorders>
            <w:shd w:val="clear" w:color="auto" w:fill="auto"/>
            <w:noWrap/>
            <w:vAlign w:val="bottom"/>
          </w:tcPr>
          <w:p w14:paraId="29FDD3BB"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15098</w:t>
            </w:r>
          </w:p>
        </w:tc>
      </w:tr>
      <w:tr w:rsidR="00C97CFD" w:rsidRPr="00230AC2" w14:paraId="5724E164"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0AE53F3"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4AD77E73"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|2*fx_low – 3*fy_high|</w:t>
            </w:r>
          </w:p>
        </w:tc>
        <w:tc>
          <w:tcPr>
            <w:tcW w:w="1842" w:type="dxa"/>
            <w:tcBorders>
              <w:top w:val="nil"/>
              <w:left w:val="nil"/>
              <w:bottom w:val="single" w:sz="4" w:space="0" w:color="auto"/>
              <w:right w:val="single" w:sz="4" w:space="0" w:color="auto"/>
            </w:tcBorders>
            <w:shd w:val="clear" w:color="auto" w:fill="auto"/>
            <w:noWrap/>
            <w:vAlign w:val="center"/>
          </w:tcPr>
          <w:p w14:paraId="481ACE34"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|2*fx_high – 3*fy_low|</w:t>
            </w:r>
          </w:p>
        </w:tc>
        <w:tc>
          <w:tcPr>
            <w:tcW w:w="1985" w:type="dxa"/>
            <w:tcBorders>
              <w:top w:val="nil"/>
              <w:left w:val="nil"/>
              <w:bottom w:val="single" w:sz="4" w:space="0" w:color="auto"/>
              <w:right w:val="single" w:sz="4" w:space="0" w:color="auto"/>
            </w:tcBorders>
            <w:shd w:val="clear" w:color="auto" w:fill="auto"/>
            <w:noWrap/>
            <w:vAlign w:val="center"/>
          </w:tcPr>
          <w:p w14:paraId="47658538"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|2*fy_low – 3*fx_high|</w:t>
            </w:r>
          </w:p>
        </w:tc>
        <w:tc>
          <w:tcPr>
            <w:tcW w:w="1843" w:type="dxa"/>
            <w:tcBorders>
              <w:top w:val="nil"/>
              <w:left w:val="nil"/>
              <w:bottom w:val="single" w:sz="4" w:space="0" w:color="auto"/>
              <w:right w:val="single" w:sz="4" w:space="0" w:color="auto"/>
            </w:tcBorders>
            <w:shd w:val="clear" w:color="auto" w:fill="auto"/>
            <w:noWrap/>
            <w:vAlign w:val="center"/>
          </w:tcPr>
          <w:p w14:paraId="1CB49781"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|2*fy_high – 3*fx_low|</w:t>
            </w:r>
          </w:p>
        </w:tc>
      </w:tr>
      <w:tr w:rsidR="00C97CFD" w:rsidRPr="00230AC2" w14:paraId="173E4799"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CE795A4"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1B648607"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5211</w:t>
            </w:r>
          </w:p>
        </w:tc>
        <w:tc>
          <w:tcPr>
            <w:tcW w:w="1842" w:type="dxa"/>
            <w:tcBorders>
              <w:top w:val="nil"/>
              <w:left w:val="nil"/>
              <w:bottom w:val="single" w:sz="4" w:space="0" w:color="auto"/>
              <w:right w:val="single" w:sz="4" w:space="0" w:color="auto"/>
            </w:tcBorders>
            <w:shd w:val="clear" w:color="auto" w:fill="auto"/>
            <w:noWrap/>
            <w:vAlign w:val="bottom"/>
          </w:tcPr>
          <w:p w14:paraId="7A767F06"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4806</w:t>
            </w:r>
          </w:p>
        </w:tc>
        <w:tc>
          <w:tcPr>
            <w:tcW w:w="1985" w:type="dxa"/>
            <w:tcBorders>
              <w:top w:val="nil"/>
              <w:left w:val="nil"/>
              <w:bottom w:val="single" w:sz="4" w:space="0" w:color="auto"/>
              <w:right w:val="single" w:sz="4" w:space="0" w:color="auto"/>
            </w:tcBorders>
            <w:shd w:val="clear" w:color="auto" w:fill="auto"/>
            <w:noWrap/>
            <w:vAlign w:val="bottom"/>
          </w:tcPr>
          <w:p w14:paraId="2EF40A22"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8954</w:t>
            </w:r>
          </w:p>
        </w:tc>
        <w:tc>
          <w:tcPr>
            <w:tcW w:w="1843" w:type="dxa"/>
            <w:tcBorders>
              <w:top w:val="nil"/>
              <w:left w:val="nil"/>
              <w:bottom w:val="single" w:sz="4" w:space="0" w:color="auto"/>
              <w:right w:val="single" w:sz="4" w:space="0" w:color="auto"/>
            </w:tcBorders>
            <w:shd w:val="clear" w:color="auto" w:fill="auto"/>
            <w:noWrap/>
            <w:vAlign w:val="bottom"/>
          </w:tcPr>
          <w:p w14:paraId="6335850E"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9474</w:t>
            </w:r>
          </w:p>
        </w:tc>
      </w:tr>
      <w:tr w:rsidR="00C97CFD" w:rsidRPr="00230AC2" w14:paraId="2B786BDA"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B4D866F"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782B1F98"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|2*fx_low + 3*fy_low|</w:t>
            </w:r>
          </w:p>
        </w:tc>
        <w:tc>
          <w:tcPr>
            <w:tcW w:w="1842" w:type="dxa"/>
            <w:tcBorders>
              <w:top w:val="nil"/>
              <w:left w:val="nil"/>
              <w:bottom w:val="single" w:sz="4" w:space="0" w:color="auto"/>
              <w:right w:val="single" w:sz="4" w:space="0" w:color="auto"/>
            </w:tcBorders>
            <w:shd w:val="clear" w:color="auto" w:fill="auto"/>
            <w:noWrap/>
            <w:vAlign w:val="center"/>
          </w:tcPr>
          <w:p w14:paraId="2968112B"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|2*fx_high + 3*fy_high|</w:t>
            </w:r>
          </w:p>
        </w:tc>
        <w:tc>
          <w:tcPr>
            <w:tcW w:w="1985" w:type="dxa"/>
            <w:tcBorders>
              <w:top w:val="nil"/>
              <w:left w:val="nil"/>
              <w:bottom w:val="single" w:sz="4" w:space="0" w:color="auto"/>
              <w:right w:val="single" w:sz="4" w:space="0" w:color="auto"/>
            </w:tcBorders>
            <w:shd w:val="clear" w:color="auto" w:fill="auto"/>
            <w:noWrap/>
            <w:vAlign w:val="center"/>
          </w:tcPr>
          <w:p w14:paraId="18675758"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|2*fy_low + 3*fx_low|</w:t>
            </w:r>
          </w:p>
        </w:tc>
        <w:tc>
          <w:tcPr>
            <w:tcW w:w="1843" w:type="dxa"/>
            <w:tcBorders>
              <w:top w:val="nil"/>
              <w:left w:val="nil"/>
              <w:bottom w:val="single" w:sz="4" w:space="0" w:color="auto"/>
              <w:right w:val="single" w:sz="4" w:space="0" w:color="auto"/>
            </w:tcBorders>
            <w:shd w:val="clear" w:color="auto" w:fill="auto"/>
            <w:noWrap/>
            <w:vAlign w:val="center"/>
          </w:tcPr>
          <w:p w14:paraId="4F8E91B3"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|2*fy_high + 3*fx_high|</w:t>
            </w:r>
          </w:p>
        </w:tc>
      </w:tr>
      <w:tr w:rsidR="00C97CFD" w:rsidRPr="00230AC2" w14:paraId="2F6253FF"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5CE4C48"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165147F1"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11676</w:t>
            </w:r>
          </w:p>
        </w:tc>
        <w:tc>
          <w:tcPr>
            <w:tcW w:w="1842" w:type="dxa"/>
            <w:tcBorders>
              <w:top w:val="nil"/>
              <w:left w:val="nil"/>
              <w:bottom w:val="single" w:sz="4" w:space="0" w:color="auto"/>
              <w:right w:val="single" w:sz="4" w:space="0" w:color="auto"/>
            </w:tcBorders>
            <w:shd w:val="clear" w:color="auto" w:fill="auto"/>
            <w:noWrap/>
            <w:vAlign w:val="bottom"/>
          </w:tcPr>
          <w:p w14:paraId="47419D9A"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12196</w:t>
            </w:r>
          </w:p>
        </w:tc>
        <w:tc>
          <w:tcPr>
            <w:tcW w:w="1985" w:type="dxa"/>
            <w:tcBorders>
              <w:top w:val="nil"/>
              <w:left w:val="nil"/>
              <w:bottom w:val="single" w:sz="4" w:space="0" w:color="auto"/>
              <w:right w:val="single" w:sz="4" w:space="0" w:color="auto"/>
            </w:tcBorders>
            <w:shd w:val="clear" w:color="auto" w:fill="auto"/>
            <w:noWrap/>
            <w:vAlign w:val="bottom"/>
          </w:tcPr>
          <w:p w14:paraId="3B47E780"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8889</w:t>
            </w:r>
          </w:p>
        </w:tc>
        <w:tc>
          <w:tcPr>
            <w:tcW w:w="1843" w:type="dxa"/>
            <w:tcBorders>
              <w:top w:val="nil"/>
              <w:left w:val="nil"/>
              <w:bottom w:val="single" w:sz="4" w:space="0" w:color="auto"/>
              <w:right w:val="single" w:sz="4" w:space="0" w:color="auto"/>
            </w:tcBorders>
            <w:shd w:val="clear" w:color="auto" w:fill="auto"/>
            <w:noWrap/>
            <w:vAlign w:val="bottom"/>
          </w:tcPr>
          <w:p w14:paraId="5088E913"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9294</w:t>
            </w:r>
          </w:p>
        </w:tc>
      </w:tr>
    </w:tbl>
    <w:p w14:paraId="6A3D2C29" w14:textId="77777777" w:rsidR="00C97CFD" w:rsidRPr="00230AC2" w:rsidRDefault="00C97CFD" w:rsidP="00C97CFD">
      <w:pPr>
        <w:rPr>
          <w:lang w:eastAsia="ko-KR"/>
        </w:rPr>
      </w:pPr>
    </w:p>
    <w:p w14:paraId="47D40885" w14:textId="77777777" w:rsidR="00C97CFD" w:rsidRPr="00230AC2" w:rsidRDefault="00C97CFD" w:rsidP="00C97CFD">
      <w:pPr>
        <w:rPr>
          <w:lang w:eastAsia="ko-KR"/>
        </w:rPr>
      </w:pPr>
    </w:p>
    <w:p w14:paraId="2C57B82D" w14:textId="7A72ECA7" w:rsidR="00C97CFD" w:rsidRPr="00230AC2" w:rsidRDefault="00C97CFD" w:rsidP="00C97CFD">
      <w:pPr>
        <w:jc w:val="center"/>
        <w:rPr>
          <w:lang w:eastAsia="zh-CN"/>
        </w:rPr>
      </w:pPr>
      <w:r w:rsidRPr="00230AC2">
        <w:rPr>
          <w:rFonts w:ascii="Arial" w:hAnsi="Arial" w:cs="Arial"/>
          <w:b/>
          <w:bCs/>
          <w:lang w:val="en-US"/>
        </w:rPr>
        <w:t xml:space="preserve">Table </w:t>
      </w:r>
      <w:r>
        <w:rPr>
          <w:rFonts w:ascii="Arial" w:hAnsi="Arial" w:cs="Arial" w:hint="eastAsia"/>
          <w:b/>
          <w:bCs/>
          <w:lang w:val="en-US" w:eastAsia="zh-CN"/>
        </w:rPr>
        <w:t>5.13</w:t>
      </w:r>
      <w:r w:rsidRPr="00230AC2">
        <w:rPr>
          <w:rFonts w:ascii="Arial" w:hAnsi="Arial" w:cs="Arial"/>
          <w:b/>
          <w:bCs/>
          <w:lang w:val="en-US" w:eastAsia="zh-CN"/>
        </w:rPr>
        <w:t>.2</w:t>
      </w:r>
      <w:r w:rsidRPr="00230AC2">
        <w:rPr>
          <w:rFonts w:ascii="Arial" w:hAnsi="Arial" w:cs="Arial"/>
          <w:b/>
          <w:bCs/>
          <w:lang w:val="en-US"/>
        </w:rPr>
        <w:t>.</w:t>
      </w:r>
      <w:r w:rsidRPr="00230AC2">
        <w:rPr>
          <w:rFonts w:ascii="Arial" w:hAnsi="Arial" w:cs="Arial" w:hint="eastAsia"/>
          <w:b/>
          <w:bCs/>
          <w:lang w:val="en-US" w:eastAsia="zh-CN"/>
        </w:rPr>
        <w:t>2</w:t>
      </w:r>
      <w:r w:rsidRPr="00230AC2">
        <w:rPr>
          <w:rFonts w:ascii="Arial" w:hAnsi="Arial" w:cs="Arial"/>
          <w:b/>
          <w:bCs/>
          <w:lang w:val="en-US"/>
        </w:rPr>
        <w:t xml:space="preserve">-1: Band </w:t>
      </w:r>
      <w:r w:rsidRPr="00230AC2">
        <w:rPr>
          <w:rFonts w:ascii="Arial" w:hAnsi="Arial" w:cs="Arial"/>
          <w:b/>
          <w:bCs/>
          <w:lang w:val="en-US" w:eastAsia="zh-CN"/>
        </w:rPr>
        <w:t>n71</w:t>
      </w:r>
      <w:r w:rsidRPr="00230AC2">
        <w:rPr>
          <w:rFonts w:ascii="Arial" w:hAnsi="Arial" w:cs="Arial"/>
          <w:b/>
          <w:bCs/>
          <w:lang w:val="en-US"/>
        </w:rPr>
        <w:t xml:space="preserve"> and Band </w:t>
      </w:r>
      <w:r w:rsidRPr="00230AC2">
        <w:rPr>
          <w:rFonts w:ascii="Arial" w:hAnsi="Arial" w:cs="Arial"/>
          <w:b/>
          <w:bCs/>
          <w:lang w:val="en-US" w:eastAsia="zh-CN"/>
        </w:rPr>
        <w:t>n77</w:t>
      </w:r>
      <w:r w:rsidRPr="00230AC2">
        <w:rPr>
          <w:rFonts w:ascii="Arial" w:hAnsi="Arial" w:cs="Arial"/>
          <w:b/>
          <w:bCs/>
          <w:lang w:val="en-US"/>
        </w:rPr>
        <w:t xml:space="preserve"> </w:t>
      </w:r>
      <w:r w:rsidRPr="00230AC2">
        <w:rPr>
          <w:rFonts w:ascii="Arial" w:hAnsi="Arial" w:cs="Arial"/>
          <w:b/>
          <w:bCs/>
          <w:lang w:val="en-US" w:eastAsia="zh-CN"/>
        </w:rPr>
        <w:t>U</w:t>
      </w:r>
      <w:r w:rsidRPr="00230AC2">
        <w:rPr>
          <w:rFonts w:ascii="Arial" w:hAnsi="Arial" w:cs="Arial"/>
          <w:b/>
          <w:bCs/>
          <w:lang w:val="en-US"/>
        </w:rPr>
        <w:t>L harmonics and IMD products</w:t>
      </w:r>
    </w:p>
    <w:tbl>
      <w:tblPr>
        <w:tblW w:w="10060" w:type="dxa"/>
        <w:tblInd w:w="113" w:type="dxa"/>
        <w:tblLook w:val="04A0" w:firstRow="1" w:lastRow="0" w:firstColumn="1" w:lastColumn="0" w:noHBand="0" w:noVBand="1"/>
      </w:tblPr>
      <w:tblGrid>
        <w:gridCol w:w="2547"/>
        <w:gridCol w:w="1843"/>
        <w:gridCol w:w="1842"/>
        <w:gridCol w:w="1985"/>
        <w:gridCol w:w="1843"/>
      </w:tblGrid>
      <w:tr w:rsidR="00C97CFD" w:rsidRPr="00230AC2" w14:paraId="15F80CAE" w14:textId="77777777" w:rsidTr="00C97CFD">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41525E" w14:textId="77777777" w:rsidR="00C97CFD" w:rsidRPr="00230AC2" w:rsidRDefault="00C97CFD" w:rsidP="00C97CFD">
            <w:pPr>
              <w:spacing w:after="0"/>
              <w:rPr>
                <w:rFonts w:ascii="Arial" w:hAnsi="Arial" w:cs="Arial"/>
                <w:b/>
                <w:bCs/>
                <w:color w:val="000000"/>
                <w:sz w:val="18"/>
                <w:szCs w:val="18"/>
                <w:lang w:val="en-US" w:eastAsia="ja-JP"/>
              </w:rPr>
            </w:pPr>
            <w:r w:rsidRPr="00230AC2">
              <w:rPr>
                <w:rFonts w:ascii="Arial" w:hAnsi="Arial" w:cs="Arial"/>
                <w:b/>
                <w:bCs/>
                <w:color w:val="000000"/>
                <w:sz w:val="18"/>
                <w:szCs w:val="18"/>
                <w:lang w:val="en-US" w:eastAsia="ja-JP"/>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3101A695" w14:textId="77777777" w:rsidR="00C97CFD" w:rsidRPr="00230AC2" w:rsidRDefault="00C97CFD" w:rsidP="00C97CFD">
            <w:pPr>
              <w:spacing w:after="0"/>
              <w:jc w:val="center"/>
              <w:rPr>
                <w:rFonts w:ascii="Arial" w:hAnsi="Arial" w:cs="Arial"/>
                <w:b/>
                <w:bCs/>
                <w:color w:val="000000"/>
                <w:sz w:val="18"/>
                <w:szCs w:val="18"/>
                <w:lang w:val="en-US" w:eastAsia="ja-JP"/>
              </w:rPr>
            </w:pPr>
            <w:r w:rsidRPr="00230AC2">
              <w:rPr>
                <w:rFonts w:ascii="Arial" w:hAnsi="Arial" w:cs="Arial"/>
                <w:b/>
                <w:bCs/>
                <w:color w:val="000000"/>
                <w:sz w:val="18"/>
                <w:szCs w:val="18"/>
                <w:lang w:val="en-US" w:eastAsia="ja-JP"/>
              </w:rPr>
              <w:t>f1_low</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27607214" w14:textId="77777777" w:rsidR="00C97CFD" w:rsidRPr="00230AC2" w:rsidRDefault="00C97CFD" w:rsidP="00C97CFD">
            <w:pPr>
              <w:spacing w:after="0"/>
              <w:jc w:val="center"/>
              <w:rPr>
                <w:rFonts w:ascii="Arial" w:hAnsi="Arial" w:cs="Arial"/>
                <w:b/>
                <w:bCs/>
                <w:color w:val="000000"/>
                <w:sz w:val="18"/>
                <w:szCs w:val="18"/>
                <w:lang w:val="en-US" w:eastAsia="ja-JP"/>
              </w:rPr>
            </w:pPr>
            <w:r w:rsidRPr="00230AC2">
              <w:rPr>
                <w:rFonts w:ascii="Arial" w:hAnsi="Arial" w:cs="Arial"/>
                <w:b/>
                <w:bCs/>
                <w:color w:val="000000"/>
                <w:sz w:val="18"/>
                <w:szCs w:val="18"/>
                <w:lang w:val="en-US" w:eastAsia="ja-JP"/>
              </w:rPr>
              <w:t>f1_high</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3A053BD6" w14:textId="77777777" w:rsidR="00C97CFD" w:rsidRPr="00230AC2" w:rsidRDefault="00C97CFD" w:rsidP="00C97CFD">
            <w:pPr>
              <w:spacing w:after="0"/>
              <w:jc w:val="center"/>
              <w:rPr>
                <w:rFonts w:ascii="Arial" w:hAnsi="Arial" w:cs="Arial"/>
                <w:b/>
                <w:bCs/>
                <w:color w:val="000000"/>
                <w:sz w:val="18"/>
                <w:szCs w:val="18"/>
                <w:lang w:val="en-US" w:eastAsia="ja-JP"/>
              </w:rPr>
            </w:pPr>
            <w:r w:rsidRPr="00230AC2">
              <w:rPr>
                <w:rFonts w:ascii="Arial" w:hAnsi="Arial" w:cs="Arial"/>
                <w:b/>
                <w:bCs/>
                <w:color w:val="000000"/>
                <w:sz w:val="18"/>
                <w:szCs w:val="18"/>
                <w:lang w:val="en-US" w:eastAsia="ja-JP"/>
              </w:rPr>
              <w:t>f2_low</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75D56106" w14:textId="77777777" w:rsidR="00C97CFD" w:rsidRPr="00230AC2" w:rsidRDefault="00C97CFD" w:rsidP="00C97CFD">
            <w:pPr>
              <w:spacing w:after="0"/>
              <w:jc w:val="center"/>
              <w:rPr>
                <w:rFonts w:ascii="Arial" w:hAnsi="Arial" w:cs="Arial"/>
                <w:b/>
                <w:bCs/>
                <w:color w:val="000000"/>
                <w:sz w:val="18"/>
                <w:szCs w:val="18"/>
                <w:lang w:val="en-US" w:eastAsia="ja-JP"/>
              </w:rPr>
            </w:pPr>
            <w:r w:rsidRPr="00230AC2">
              <w:rPr>
                <w:rFonts w:ascii="Arial" w:hAnsi="Arial" w:cs="Arial"/>
                <w:b/>
                <w:bCs/>
                <w:color w:val="000000"/>
                <w:sz w:val="18"/>
                <w:szCs w:val="18"/>
                <w:lang w:val="en-US" w:eastAsia="ja-JP"/>
              </w:rPr>
              <w:t>f2_high</w:t>
            </w:r>
          </w:p>
        </w:tc>
      </w:tr>
      <w:tr w:rsidR="00C97CFD" w:rsidRPr="00230AC2" w14:paraId="3A28AE04"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80B3F75"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UL frequencies (MHz)</w:t>
            </w:r>
          </w:p>
        </w:tc>
        <w:tc>
          <w:tcPr>
            <w:tcW w:w="1843" w:type="dxa"/>
            <w:tcBorders>
              <w:top w:val="nil"/>
              <w:left w:val="nil"/>
              <w:bottom w:val="single" w:sz="4" w:space="0" w:color="auto"/>
              <w:right w:val="single" w:sz="4" w:space="0" w:color="auto"/>
            </w:tcBorders>
            <w:shd w:val="clear" w:color="auto" w:fill="auto"/>
            <w:noWrap/>
            <w:vAlign w:val="center"/>
          </w:tcPr>
          <w:p w14:paraId="128E59F4"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663</w:t>
            </w:r>
          </w:p>
        </w:tc>
        <w:tc>
          <w:tcPr>
            <w:tcW w:w="1842" w:type="dxa"/>
            <w:tcBorders>
              <w:top w:val="nil"/>
              <w:left w:val="nil"/>
              <w:bottom w:val="single" w:sz="4" w:space="0" w:color="auto"/>
              <w:right w:val="single" w:sz="4" w:space="0" w:color="auto"/>
            </w:tcBorders>
            <w:shd w:val="clear" w:color="auto" w:fill="auto"/>
            <w:noWrap/>
            <w:vAlign w:val="center"/>
          </w:tcPr>
          <w:p w14:paraId="7A1D8F13"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698</w:t>
            </w:r>
          </w:p>
        </w:tc>
        <w:tc>
          <w:tcPr>
            <w:tcW w:w="1985" w:type="dxa"/>
            <w:tcBorders>
              <w:top w:val="nil"/>
              <w:left w:val="nil"/>
              <w:bottom w:val="single" w:sz="4" w:space="0" w:color="auto"/>
              <w:right w:val="single" w:sz="4" w:space="0" w:color="auto"/>
            </w:tcBorders>
            <w:shd w:val="clear" w:color="auto" w:fill="auto"/>
            <w:noWrap/>
            <w:vAlign w:val="center"/>
          </w:tcPr>
          <w:p w14:paraId="5B06B6E6"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3300</w:t>
            </w:r>
          </w:p>
        </w:tc>
        <w:tc>
          <w:tcPr>
            <w:tcW w:w="1843" w:type="dxa"/>
            <w:tcBorders>
              <w:top w:val="nil"/>
              <w:left w:val="nil"/>
              <w:bottom w:val="single" w:sz="4" w:space="0" w:color="auto"/>
              <w:right w:val="single" w:sz="4" w:space="0" w:color="auto"/>
            </w:tcBorders>
            <w:shd w:val="clear" w:color="auto" w:fill="auto"/>
            <w:noWrap/>
            <w:vAlign w:val="center"/>
          </w:tcPr>
          <w:p w14:paraId="2BA37E15"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4200</w:t>
            </w:r>
          </w:p>
        </w:tc>
      </w:tr>
      <w:tr w:rsidR="00C97CFD" w:rsidRPr="00230AC2" w14:paraId="237F4A83"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5A8A6BF"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2nd order IMD products</w:t>
            </w:r>
          </w:p>
        </w:tc>
        <w:tc>
          <w:tcPr>
            <w:tcW w:w="1843" w:type="dxa"/>
            <w:tcBorders>
              <w:top w:val="nil"/>
              <w:left w:val="nil"/>
              <w:bottom w:val="single" w:sz="4" w:space="0" w:color="auto"/>
              <w:right w:val="single" w:sz="4" w:space="0" w:color="auto"/>
            </w:tcBorders>
            <w:shd w:val="clear" w:color="auto" w:fill="auto"/>
            <w:noWrap/>
            <w:vAlign w:val="center"/>
          </w:tcPr>
          <w:p w14:paraId="7211B850"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|fy_high – fx_low|</w:t>
            </w:r>
          </w:p>
        </w:tc>
        <w:tc>
          <w:tcPr>
            <w:tcW w:w="1842" w:type="dxa"/>
            <w:tcBorders>
              <w:top w:val="nil"/>
              <w:left w:val="nil"/>
              <w:bottom w:val="single" w:sz="4" w:space="0" w:color="auto"/>
              <w:right w:val="single" w:sz="4" w:space="0" w:color="auto"/>
            </w:tcBorders>
            <w:shd w:val="clear" w:color="auto" w:fill="auto"/>
            <w:noWrap/>
            <w:vAlign w:val="center"/>
          </w:tcPr>
          <w:p w14:paraId="2CD8C77B"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|fy_low – fx_high|</w:t>
            </w:r>
          </w:p>
        </w:tc>
        <w:tc>
          <w:tcPr>
            <w:tcW w:w="1985" w:type="dxa"/>
            <w:tcBorders>
              <w:top w:val="nil"/>
              <w:left w:val="nil"/>
              <w:bottom w:val="single" w:sz="4" w:space="0" w:color="auto"/>
              <w:right w:val="single" w:sz="4" w:space="0" w:color="auto"/>
            </w:tcBorders>
            <w:shd w:val="clear" w:color="auto" w:fill="auto"/>
            <w:noWrap/>
            <w:vAlign w:val="center"/>
          </w:tcPr>
          <w:p w14:paraId="13697B40"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|fy_low + fx_low|</w:t>
            </w:r>
          </w:p>
        </w:tc>
        <w:tc>
          <w:tcPr>
            <w:tcW w:w="1843" w:type="dxa"/>
            <w:tcBorders>
              <w:top w:val="nil"/>
              <w:left w:val="nil"/>
              <w:bottom w:val="single" w:sz="4" w:space="0" w:color="auto"/>
              <w:right w:val="single" w:sz="4" w:space="0" w:color="auto"/>
            </w:tcBorders>
            <w:shd w:val="clear" w:color="auto" w:fill="auto"/>
            <w:noWrap/>
            <w:vAlign w:val="center"/>
          </w:tcPr>
          <w:p w14:paraId="50A9F741"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|fy_high + fx_high|</w:t>
            </w:r>
          </w:p>
        </w:tc>
      </w:tr>
      <w:tr w:rsidR="00C97CFD" w:rsidRPr="00230AC2" w14:paraId="65ECC533" w14:textId="77777777" w:rsidTr="004B595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55A4B85"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5410158A"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2602</w:t>
            </w:r>
          </w:p>
        </w:tc>
        <w:tc>
          <w:tcPr>
            <w:tcW w:w="1842" w:type="dxa"/>
            <w:tcBorders>
              <w:top w:val="nil"/>
              <w:left w:val="nil"/>
              <w:bottom w:val="single" w:sz="4" w:space="0" w:color="auto"/>
              <w:right w:val="single" w:sz="4" w:space="0" w:color="auto"/>
            </w:tcBorders>
            <w:shd w:val="clear" w:color="auto" w:fill="auto"/>
            <w:noWrap/>
            <w:vAlign w:val="bottom"/>
          </w:tcPr>
          <w:p w14:paraId="08174260"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3537</w:t>
            </w:r>
          </w:p>
        </w:tc>
        <w:tc>
          <w:tcPr>
            <w:tcW w:w="1985" w:type="dxa"/>
            <w:tcBorders>
              <w:top w:val="nil"/>
              <w:left w:val="nil"/>
              <w:bottom w:val="single" w:sz="4" w:space="0" w:color="auto"/>
              <w:right w:val="single" w:sz="4" w:space="0" w:color="auto"/>
            </w:tcBorders>
            <w:shd w:val="clear" w:color="auto" w:fill="auto"/>
            <w:noWrap/>
            <w:vAlign w:val="bottom"/>
          </w:tcPr>
          <w:p w14:paraId="7F5A1E49"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3963</w:t>
            </w:r>
          </w:p>
        </w:tc>
        <w:tc>
          <w:tcPr>
            <w:tcW w:w="1843" w:type="dxa"/>
            <w:tcBorders>
              <w:top w:val="nil"/>
              <w:left w:val="nil"/>
              <w:bottom w:val="single" w:sz="4" w:space="0" w:color="auto"/>
              <w:right w:val="single" w:sz="4" w:space="0" w:color="auto"/>
            </w:tcBorders>
            <w:shd w:val="clear" w:color="auto" w:fill="auto"/>
            <w:noWrap/>
            <w:vAlign w:val="bottom"/>
          </w:tcPr>
          <w:p w14:paraId="3F48C650"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4898</w:t>
            </w:r>
          </w:p>
        </w:tc>
      </w:tr>
      <w:tr w:rsidR="00C97CFD" w:rsidRPr="00230AC2" w14:paraId="4C46D35E"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7562313"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4E8C58CF"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|fy_high – 2*fx_low|</w:t>
            </w:r>
          </w:p>
        </w:tc>
        <w:tc>
          <w:tcPr>
            <w:tcW w:w="1842" w:type="dxa"/>
            <w:tcBorders>
              <w:top w:val="nil"/>
              <w:left w:val="nil"/>
              <w:bottom w:val="single" w:sz="4" w:space="0" w:color="auto"/>
              <w:right w:val="single" w:sz="4" w:space="0" w:color="auto"/>
            </w:tcBorders>
            <w:shd w:val="clear" w:color="auto" w:fill="auto"/>
            <w:noWrap/>
            <w:vAlign w:val="center"/>
          </w:tcPr>
          <w:p w14:paraId="7937CCEB"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|fy_low – 2*fx_high|</w:t>
            </w:r>
          </w:p>
        </w:tc>
        <w:tc>
          <w:tcPr>
            <w:tcW w:w="1985" w:type="dxa"/>
            <w:tcBorders>
              <w:top w:val="nil"/>
              <w:left w:val="nil"/>
              <w:bottom w:val="single" w:sz="4" w:space="0" w:color="auto"/>
              <w:right w:val="single" w:sz="4" w:space="0" w:color="auto"/>
            </w:tcBorders>
            <w:shd w:val="clear" w:color="auto" w:fill="auto"/>
            <w:noWrap/>
            <w:vAlign w:val="center"/>
          </w:tcPr>
          <w:p w14:paraId="6CBD5DC3"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|2*fy_low – fx_high|</w:t>
            </w:r>
          </w:p>
        </w:tc>
        <w:tc>
          <w:tcPr>
            <w:tcW w:w="1843" w:type="dxa"/>
            <w:tcBorders>
              <w:top w:val="nil"/>
              <w:left w:val="nil"/>
              <w:bottom w:val="single" w:sz="4" w:space="0" w:color="auto"/>
              <w:right w:val="single" w:sz="4" w:space="0" w:color="auto"/>
            </w:tcBorders>
            <w:shd w:val="clear" w:color="auto" w:fill="auto"/>
            <w:noWrap/>
            <w:vAlign w:val="center"/>
          </w:tcPr>
          <w:p w14:paraId="37C2EE90"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|2*fy_high – fx_low|</w:t>
            </w:r>
          </w:p>
        </w:tc>
      </w:tr>
      <w:tr w:rsidR="00C97CFD" w:rsidRPr="00230AC2" w14:paraId="2239DD75"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4279ACF"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0E6AD2FD"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2874</w:t>
            </w:r>
          </w:p>
        </w:tc>
        <w:tc>
          <w:tcPr>
            <w:tcW w:w="1842" w:type="dxa"/>
            <w:tcBorders>
              <w:top w:val="nil"/>
              <w:left w:val="nil"/>
              <w:bottom w:val="single" w:sz="4" w:space="0" w:color="auto"/>
              <w:right w:val="single" w:sz="4" w:space="0" w:color="auto"/>
            </w:tcBorders>
            <w:shd w:val="clear" w:color="auto" w:fill="auto"/>
            <w:noWrap/>
            <w:vAlign w:val="bottom"/>
          </w:tcPr>
          <w:p w14:paraId="332CFAF1"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1904</w:t>
            </w:r>
          </w:p>
        </w:tc>
        <w:tc>
          <w:tcPr>
            <w:tcW w:w="1985" w:type="dxa"/>
            <w:tcBorders>
              <w:top w:val="nil"/>
              <w:left w:val="nil"/>
              <w:bottom w:val="single" w:sz="4" w:space="0" w:color="auto"/>
              <w:right w:val="single" w:sz="4" w:space="0" w:color="auto"/>
            </w:tcBorders>
            <w:shd w:val="clear" w:color="auto" w:fill="auto"/>
            <w:noWrap/>
            <w:vAlign w:val="bottom"/>
          </w:tcPr>
          <w:p w14:paraId="5FA3D0E2"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5902</w:t>
            </w:r>
          </w:p>
        </w:tc>
        <w:tc>
          <w:tcPr>
            <w:tcW w:w="1843" w:type="dxa"/>
            <w:tcBorders>
              <w:top w:val="nil"/>
              <w:left w:val="nil"/>
              <w:bottom w:val="single" w:sz="4" w:space="0" w:color="auto"/>
              <w:right w:val="single" w:sz="4" w:space="0" w:color="auto"/>
            </w:tcBorders>
            <w:shd w:val="clear" w:color="auto" w:fill="auto"/>
            <w:noWrap/>
            <w:vAlign w:val="bottom"/>
          </w:tcPr>
          <w:p w14:paraId="2A914612"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7737</w:t>
            </w:r>
          </w:p>
        </w:tc>
      </w:tr>
      <w:tr w:rsidR="00C97CFD" w:rsidRPr="00230AC2" w14:paraId="46936407"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0F19ED5"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7067163C"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|2*fx_low + fy_low|</w:t>
            </w:r>
          </w:p>
        </w:tc>
        <w:tc>
          <w:tcPr>
            <w:tcW w:w="1842" w:type="dxa"/>
            <w:tcBorders>
              <w:top w:val="nil"/>
              <w:left w:val="nil"/>
              <w:bottom w:val="single" w:sz="4" w:space="0" w:color="auto"/>
              <w:right w:val="single" w:sz="4" w:space="0" w:color="auto"/>
            </w:tcBorders>
            <w:shd w:val="clear" w:color="auto" w:fill="auto"/>
            <w:noWrap/>
            <w:vAlign w:val="center"/>
          </w:tcPr>
          <w:p w14:paraId="3DCCF93A"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|2*fx_high + fy_high|</w:t>
            </w:r>
          </w:p>
        </w:tc>
        <w:tc>
          <w:tcPr>
            <w:tcW w:w="1985" w:type="dxa"/>
            <w:tcBorders>
              <w:top w:val="nil"/>
              <w:left w:val="nil"/>
              <w:bottom w:val="single" w:sz="4" w:space="0" w:color="auto"/>
              <w:right w:val="single" w:sz="4" w:space="0" w:color="auto"/>
            </w:tcBorders>
            <w:shd w:val="clear" w:color="auto" w:fill="auto"/>
            <w:noWrap/>
            <w:vAlign w:val="center"/>
          </w:tcPr>
          <w:p w14:paraId="7B82029A"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|2*fy_low + fx_low|</w:t>
            </w:r>
          </w:p>
        </w:tc>
        <w:tc>
          <w:tcPr>
            <w:tcW w:w="1843" w:type="dxa"/>
            <w:tcBorders>
              <w:top w:val="nil"/>
              <w:left w:val="nil"/>
              <w:bottom w:val="single" w:sz="4" w:space="0" w:color="auto"/>
              <w:right w:val="single" w:sz="4" w:space="0" w:color="auto"/>
            </w:tcBorders>
            <w:shd w:val="clear" w:color="auto" w:fill="auto"/>
            <w:noWrap/>
            <w:vAlign w:val="center"/>
          </w:tcPr>
          <w:p w14:paraId="45AADAA9"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|2*fy_high + fx_high|</w:t>
            </w:r>
          </w:p>
        </w:tc>
      </w:tr>
      <w:tr w:rsidR="00C97CFD" w:rsidRPr="00230AC2" w14:paraId="5CF6FEDC"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F714A32"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583817FC"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4626</w:t>
            </w:r>
          </w:p>
        </w:tc>
        <w:tc>
          <w:tcPr>
            <w:tcW w:w="1842" w:type="dxa"/>
            <w:tcBorders>
              <w:top w:val="nil"/>
              <w:left w:val="nil"/>
              <w:bottom w:val="single" w:sz="4" w:space="0" w:color="auto"/>
              <w:right w:val="single" w:sz="4" w:space="0" w:color="auto"/>
            </w:tcBorders>
            <w:shd w:val="clear" w:color="auto" w:fill="auto"/>
            <w:noWrap/>
            <w:vAlign w:val="bottom"/>
          </w:tcPr>
          <w:p w14:paraId="7AFD04BF"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5596</w:t>
            </w:r>
          </w:p>
        </w:tc>
        <w:tc>
          <w:tcPr>
            <w:tcW w:w="1985" w:type="dxa"/>
            <w:tcBorders>
              <w:top w:val="nil"/>
              <w:left w:val="nil"/>
              <w:bottom w:val="single" w:sz="4" w:space="0" w:color="auto"/>
              <w:right w:val="single" w:sz="4" w:space="0" w:color="auto"/>
            </w:tcBorders>
            <w:shd w:val="clear" w:color="auto" w:fill="auto"/>
            <w:noWrap/>
            <w:vAlign w:val="bottom"/>
          </w:tcPr>
          <w:p w14:paraId="57AC0A4C"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7263</w:t>
            </w:r>
          </w:p>
        </w:tc>
        <w:tc>
          <w:tcPr>
            <w:tcW w:w="1843" w:type="dxa"/>
            <w:tcBorders>
              <w:top w:val="nil"/>
              <w:left w:val="nil"/>
              <w:bottom w:val="single" w:sz="4" w:space="0" w:color="auto"/>
              <w:right w:val="single" w:sz="4" w:space="0" w:color="auto"/>
            </w:tcBorders>
            <w:shd w:val="clear" w:color="auto" w:fill="auto"/>
            <w:noWrap/>
            <w:vAlign w:val="bottom"/>
          </w:tcPr>
          <w:p w14:paraId="7E13E9A3"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9098</w:t>
            </w:r>
          </w:p>
        </w:tc>
      </w:tr>
      <w:tr w:rsidR="00C97CFD" w:rsidRPr="00230AC2" w14:paraId="69266231"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A9C2673"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237BCC2A"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|2*fx_low –2* fy_high|</w:t>
            </w:r>
          </w:p>
        </w:tc>
        <w:tc>
          <w:tcPr>
            <w:tcW w:w="1842" w:type="dxa"/>
            <w:tcBorders>
              <w:top w:val="nil"/>
              <w:left w:val="nil"/>
              <w:bottom w:val="single" w:sz="4" w:space="0" w:color="auto"/>
              <w:right w:val="single" w:sz="4" w:space="0" w:color="auto"/>
            </w:tcBorders>
            <w:shd w:val="clear" w:color="auto" w:fill="auto"/>
            <w:noWrap/>
            <w:vAlign w:val="center"/>
          </w:tcPr>
          <w:p w14:paraId="5F543E8C"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|2*fx_high – 2*fy_low|</w:t>
            </w:r>
          </w:p>
        </w:tc>
        <w:tc>
          <w:tcPr>
            <w:tcW w:w="1985" w:type="dxa"/>
            <w:tcBorders>
              <w:top w:val="nil"/>
              <w:left w:val="nil"/>
              <w:bottom w:val="single" w:sz="4" w:space="0" w:color="auto"/>
              <w:right w:val="single" w:sz="4" w:space="0" w:color="auto"/>
            </w:tcBorders>
            <w:shd w:val="clear" w:color="auto" w:fill="auto"/>
            <w:noWrap/>
            <w:vAlign w:val="center"/>
          </w:tcPr>
          <w:p w14:paraId="3DF07227"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|2*fx_low +2* fy_low|</w:t>
            </w:r>
          </w:p>
        </w:tc>
        <w:tc>
          <w:tcPr>
            <w:tcW w:w="1843" w:type="dxa"/>
            <w:tcBorders>
              <w:top w:val="nil"/>
              <w:left w:val="nil"/>
              <w:bottom w:val="single" w:sz="4" w:space="0" w:color="auto"/>
              <w:right w:val="single" w:sz="4" w:space="0" w:color="auto"/>
            </w:tcBorders>
            <w:shd w:val="clear" w:color="auto" w:fill="auto"/>
            <w:noWrap/>
            <w:vAlign w:val="center"/>
          </w:tcPr>
          <w:p w14:paraId="4C580E38"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|2*fx_high +2* fy_high|</w:t>
            </w:r>
          </w:p>
        </w:tc>
      </w:tr>
      <w:tr w:rsidR="00C97CFD" w:rsidRPr="00230AC2" w14:paraId="722CEAC5"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091E891"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FFFFFF" w:themeFill="background1"/>
            <w:noWrap/>
            <w:vAlign w:val="bottom"/>
          </w:tcPr>
          <w:p w14:paraId="7893B254"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2211</w:t>
            </w:r>
          </w:p>
        </w:tc>
        <w:tc>
          <w:tcPr>
            <w:tcW w:w="1842" w:type="dxa"/>
            <w:tcBorders>
              <w:top w:val="nil"/>
              <w:left w:val="nil"/>
              <w:bottom w:val="single" w:sz="4" w:space="0" w:color="auto"/>
              <w:right w:val="single" w:sz="4" w:space="0" w:color="auto"/>
            </w:tcBorders>
            <w:shd w:val="clear" w:color="auto" w:fill="auto"/>
            <w:noWrap/>
            <w:vAlign w:val="bottom"/>
          </w:tcPr>
          <w:p w14:paraId="552D2E70"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1206</w:t>
            </w:r>
          </w:p>
        </w:tc>
        <w:tc>
          <w:tcPr>
            <w:tcW w:w="1985" w:type="dxa"/>
            <w:tcBorders>
              <w:top w:val="nil"/>
              <w:left w:val="nil"/>
              <w:bottom w:val="single" w:sz="4" w:space="0" w:color="auto"/>
              <w:right w:val="single" w:sz="4" w:space="0" w:color="auto"/>
            </w:tcBorders>
            <w:shd w:val="clear" w:color="auto" w:fill="auto"/>
            <w:noWrap/>
            <w:vAlign w:val="bottom"/>
          </w:tcPr>
          <w:p w14:paraId="415B4FAF"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9202</w:t>
            </w:r>
          </w:p>
        </w:tc>
        <w:tc>
          <w:tcPr>
            <w:tcW w:w="1843" w:type="dxa"/>
            <w:tcBorders>
              <w:top w:val="nil"/>
              <w:left w:val="nil"/>
              <w:bottom w:val="single" w:sz="4" w:space="0" w:color="auto"/>
              <w:right w:val="single" w:sz="4" w:space="0" w:color="auto"/>
            </w:tcBorders>
            <w:shd w:val="clear" w:color="auto" w:fill="auto"/>
            <w:noWrap/>
            <w:vAlign w:val="bottom"/>
          </w:tcPr>
          <w:p w14:paraId="670CD3F9"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11937</w:t>
            </w:r>
          </w:p>
        </w:tc>
      </w:tr>
      <w:tr w:rsidR="00C97CFD" w:rsidRPr="00230AC2" w14:paraId="0D8E1BED"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0377650"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2AC2A086"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|3*fx_low –1* fy_high|</w:t>
            </w:r>
          </w:p>
        </w:tc>
        <w:tc>
          <w:tcPr>
            <w:tcW w:w="1842" w:type="dxa"/>
            <w:tcBorders>
              <w:top w:val="nil"/>
              <w:left w:val="nil"/>
              <w:bottom w:val="single" w:sz="4" w:space="0" w:color="auto"/>
              <w:right w:val="single" w:sz="4" w:space="0" w:color="auto"/>
            </w:tcBorders>
            <w:shd w:val="clear" w:color="auto" w:fill="auto"/>
            <w:noWrap/>
            <w:vAlign w:val="center"/>
          </w:tcPr>
          <w:p w14:paraId="0794F6C5"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|3*fx_high – 1*fy_low|</w:t>
            </w:r>
          </w:p>
        </w:tc>
        <w:tc>
          <w:tcPr>
            <w:tcW w:w="1985" w:type="dxa"/>
            <w:tcBorders>
              <w:top w:val="nil"/>
              <w:left w:val="nil"/>
              <w:bottom w:val="single" w:sz="4" w:space="0" w:color="auto"/>
              <w:right w:val="single" w:sz="4" w:space="0" w:color="auto"/>
            </w:tcBorders>
            <w:shd w:val="clear" w:color="auto" w:fill="auto"/>
            <w:noWrap/>
            <w:vAlign w:val="center"/>
          </w:tcPr>
          <w:p w14:paraId="78CB9EFB"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|3*fy_low – 1*fx_high|</w:t>
            </w:r>
          </w:p>
        </w:tc>
        <w:tc>
          <w:tcPr>
            <w:tcW w:w="1843" w:type="dxa"/>
            <w:tcBorders>
              <w:top w:val="nil"/>
              <w:left w:val="nil"/>
              <w:bottom w:val="single" w:sz="4" w:space="0" w:color="auto"/>
              <w:right w:val="single" w:sz="4" w:space="0" w:color="auto"/>
            </w:tcBorders>
            <w:shd w:val="clear" w:color="auto" w:fill="auto"/>
            <w:noWrap/>
            <w:vAlign w:val="center"/>
          </w:tcPr>
          <w:p w14:paraId="369F04F6"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|3*fy_high – 1*fx_low|</w:t>
            </w:r>
          </w:p>
        </w:tc>
      </w:tr>
      <w:tr w:rsidR="00C97CFD" w:rsidRPr="00230AC2" w14:paraId="1BD030EA"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FD1FC4F"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55C938CA"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5289</w:t>
            </w:r>
          </w:p>
        </w:tc>
        <w:tc>
          <w:tcPr>
            <w:tcW w:w="1842" w:type="dxa"/>
            <w:tcBorders>
              <w:top w:val="nil"/>
              <w:left w:val="nil"/>
              <w:bottom w:val="single" w:sz="4" w:space="0" w:color="auto"/>
              <w:right w:val="single" w:sz="4" w:space="0" w:color="auto"/>
            </w:tcBorders>
            <w:shd w:val="clear" w:color="auto" w:fill="auto"/>
            <w:noWrap/>
            <w:vAlign w:val="bottom"/>
          </w:tcPr>
          <w:p w14:paraId="23949246"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6294</w:t>
            </w:r>
          </w:p>
        </w:tc>
        <w:tc>
          <w:tcPr>
            <w:tcW w:w="1985" w:type="dxa"/>
            <w:tcBorders>
              <w:top w:val="nil"/>
              <w:left w:val="nil"/>
              <w:bottom w:val="single" w:sz="4" w:space="0" w:color="auto"/>
              <w:right w:val="single" w:sz="4" w:space="0" w:color="auto"/>
            </w:tcBorders>
            <w:shd w:val="clear" w:color="auto" w:fill="auto"/>
            <w:noWrap/>
            <w:vAlign w:val="bottom"/>
          </w:tcPr>
          <w:p w14:paraId="15BC48B2"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7263</w:t>
            </w:r>
          </w:p>
        </w:tc>
        <w:tc>
          <w:tcPr>
            <w:tcW w:w="1843" w:type="dxa"/>
            <w:tcBorders>
              <w:top w:val="nil"/>
              <w:left w:val="nil"/>
              <w:bottom w:val="single" w:sz="4" w:space="0" w:color="auto"/>
              <w:right w:val="single" w:sz="4" w:space="0" w:color="auto"/>
            </w:tcBorders>
            <w:shd w:val="clear" w:color="auto" w:fill="auto"/>
            <w:noWrap/>
            <w:vAlign w:val="bottom"/>
          </w:tcPr>
          <w:p w14:paraId="733D9028"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13298</w:t>
            </w:r>
          </w:p>
        </w:tc>
      </w:tr>
      <w:tr w:rsidR="00C97CFD" w:rsidRPr="00230AC2" w14:paraId="373967EE"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CF14785"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6F5169DE"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|3*fx_low +1* fy_low|</w:t>
            </w:r>
          </w:p>
        </w:tc>
        <w:tc>
          <w:tcPr>
            <w:tcW w:w="1842" w:type="dxa"/>
            <w:tcBorders>
              <w:top w:val="nil"/>
              <w:left w:val="nil"/>
              <w:bottom w:val="single" w:sz="4" w:space="0" w:color="auto"/>
              <w:right w:val="single" w:sz="4" w:space="0" w:color="auto"/>
            </w:tcBorders>
            <w:shd w:val="clear" w:color="auto" w:fill="auto"/>
            <w:noWrap/>
            <w:vAlign w:val="center"/>
          </w:tcPr>
          <w:p w14:paraId="21575E77"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|3*fx_high +1* fy_high|</w:t>
            </w:r>
          </w:p>
        </w:tc>
        <w:tc>
          <w:tcPr>
            <w:tcW w:w="1985" w:type="dxa"/>
            <w:tcBorders>
              <w:top w:val="nil"/>
              <w:left w:val="nil"/>
              <w:bottom w:val="single" w:sz="4" w:space="0" w:color="auto"/>
              <w:right w:val="single" w:sz="4" w:space="0" w:color="auto"/>
            </w:tcBorders>
            <w:shd w:val="clear" w:color="auto" w:fill="auto"/>
            <w:noWrap/>
            <w:vAlign w:val="center"/>
          </w:tcPr>
          <w:p w14:paraId="2FCFB59A"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|3*fy_low + 1*fx_low|</w:t>
            </w:r>
          </w:p>
        </w:tc>
        <w:tc>
          <w:tcPr>
            <w:tcW w:w="1843" w:type="dxa"/>
            <w:tcBorders>
              <w:top w:val="nil"/>
              <w:left w:val="nil"/>
              <w:bottom w:val="single" w:sz="4" w:space="0" w:color="auto"/>
              <w:right w:val="single" w:sz="4" w:space="0" w:color="auto"/>
            </w:tcBorders>
            <w:shd w:val="clear" w:color="auto" w:fill="auto"/>
            <w:noWrap/>
            <w:vAlign w:val="center"/>
          </w:tcPr>
          <w:p w14:paraId="4E769B87"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|3*fy_high + 1*fx_high|</w:t>
            </w:r>
          </w:p>
        </w:tc>
      </w:tr>
      <w:tr w:rsidR="00C97CFD" w:rsidRPr="00230AC2" w14:paraId="245FF1A9"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054DFCB"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431A296A"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5204</w:t>
            </w:r>
          </w:p>
        </w:tc>
        <w:tc>
          <w:tcPr>
            <w:tcW w:w="1842" w:type="dxa"/>
            <w:tcBorders>
              <w:top w:val="nil"/>
              <w:left w:val="nil"/>
              <w:bottom w:val="single" w:sz="4" w:space="0" w:color="auto"/>
              <w:right w:val="single" w:sz="4" w:space="0" w:color="auto"/>
            </w:tcBorders>
            <w:shd w:val="clear" w:color="auto" w:fill="auto"/>
            <w:noWrap/>
            <w:vAlign w:val="bottom"/>
          </w:tcPr>
          <w:p w14:paraId="5DB3A9F6"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7074</w:t>
            </w:r>
          </w:p>
        </w:tc>
        <w:tc>
          <w:tcPr>
            <w:tcW w:w="1985" w:type="dxa"/>
            <w:tcBorders>
              <w:top w:val="nil"/>
              <w:left w:val="nil"/>
              <w:bottom w:val="single" w:sz="4" w:space="0" w:color="auto"/>
              <w:right w:val="single" w:sz="4" w:space="0" w:color="auto"/>
            </w:tcBorders>
            <w:shd w:val="clear" w:color="auto" w:fill="auto"/>
            <w:noWrap/>
            <w:vAlign w:val="bottom"/>
          </w:tcPr>
          <w:p w14:paraId="508C3621"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7926</w:t>
            </w:r>
          </w:p>
        </w:tc>
        <w:tc>
          <w:tcPr>
            <w:tcW w:w="1843" w:type="dxa"/>
            <w:tcBorders>
              <w:top w:val="nil"/>
              <w:left w:val="nil"/>
              <w:bottom w:val="single" w:sz="4" w:space="0" w:color="auto"/>
              <w:right w:val="single" w:sz="4" w:space="0" w:color="auto"/>
            </w:tcBorders>
            <w:shd w:val="clear" w:color="auto" w:fill="auto"/>
            <w:noWrap/>
            <w:vAlign w:val="bottom"/>
          </w:tcPr>
          <w:p w14:paraId="2E05822E"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9796</w:t>
            </w:r>
          </w:p>
        </w:tc>
      </w:tr>
      <w:tr w:rsidR="00C97CFD" w:rsidRPr="00230AC2" w14:paraId="74F0CFCD"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FC696CC"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5093BEA4"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|fx_low – 4*fy_high|</w:t>
            </w:r>
          </w:p>
        </w:tc>
        <w:tc>
          <w:tcPr>
            <w:tcW w:w="1842" w:type="dxa"/>
            <w:tcBorders>
              <w:top w:val="nil"/>
              <w:left w:val="nil"/>
              <w:bottom w:val="single" w:sz="4" w:space="0" w:color="auto"/>
              <w:right w:val="single" w:sz="4" w:space="0" w:color="auto"/>
            </w:tcBorders>
            <w:shd w:val="clear" w:color="auto" w:fill="auto"/>
            <w:noWrap/>
            <w:vAlign w:val="center"/>
          </w:tcPr>
          <w:p w14:paraId="4F056BB3"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|fx_high – 4*fy_low|</w:t>
            </w:r>
          </w:p>
        </w:tc>
        <w:tc>
          <w:tcPr>
            <w:tcW w:w="1985" w:type="dxa"/>
            <w:tcBorders>
              <w:top w:val="nil"/>
              <w:left w:val="nil"/>
              <w:bottom w:val="single" w:sz="4" w:space="0" w:color="auto"/>
              <w:right w:val="single" w:sz="4" w:space="0" w:color="auto"/>
            </w:tcBorders>
            <w:shd w:val="clear" w:color="auto" w:fill="auto"/>
            <w:noWrap/>
            <w:vAlign w:val="center"/>
          </w:tcPr>
          <w:p w14:paraId="1E018EDE"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|fy_low – 4*fx_high|</w:t>
            </w:r>
          </w:p>
        </w:tc>
        <w:tc>
          <w:tcPr>
            <w:tcW w:w="1843" w:type="dxa"/>
            <w:tcBorders>
              <w:top w:val="nil"/>
              <w:left w:val="nil"/>
              <w:bottom w:val="single" w:sz="4" w:space="0" w:color="auto"/>
              <w:right w:val="single" w:sz="4" w:space="0" w:color="auto"/>
            </w:tcBorders>
            <w:shd w:val="clear" w:color="auto" w:fill="auto"/>
            <w:noWrap/>
            <w:vAlign w:val="center"/>
          </w:tcPr>
          <w:p w14:paraId="3CD29026"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|fy_high – 4*fx_low|</w:t>
            </w:r>
          </w:p>
        </w:tc>
      </w:tr>
      <w:tr w:rsidR="00C97CFD" w:rsidRPr="00230AC2" w14:paraId="6F2B0F46"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560EF0C"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02BF77B4"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1548</w:t>
            </w:r>
          </w:p>
        </w:tc>
        <w:tc>
          <w:tcPr>
            <w:tcW w:w="1842" w:type="dxa"/>
            <w:tcBorders>
              <w:top w:val="nil"/>
              <w:left w:val="nil"/>
              <w:bottom w:val="single" w:sz="4" w:space="0" w:color="auto"/>
              <w:right w:val="single" w:sz="4" w:space="0" w:color="auto"/>
            </w:tcBorders>
            <w:shd w:val="clear" w:color="auto" w:fill="auto"/>
            <w:noWrap/>
            <w:vAlign w:val="bottom"/>
          </w:tcPr>
          <w:p w14:paraId="065FEDCA"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508</w:t>
            </w:r>
          </w:p>
        </w:tc>
        <w:tc>
          <w:tcPr>
            <w:tcW w:w="1985" w:type="dxa"/>
            <w:tcBorders>
              <w:top w:val="nil"/>
              <w:left w:val="nil"/>
              <w:bottom w:val="single" w:sz="4" w:space="0" w:color="auto"/>
              <w:right w:val="single" w:sz="4" w:space="0" w:color="auto"/>
            </w:tcBorders>
            <w:shd w:val="clear" w:color="auto" w:fill="auto"/>
            <w:noWrap/>
            <w:vAlign w:val="bottom"/>
          </w:tcPr>
          <w:p w14:paraId="2932171C"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12502</w:t>
            </w:r>
          </w:p>
        </w:tc>
        <w:tc>
          <w:tcPr>
            <w:tcW w:w="1843" w:type="dxa"/>
            <w:tcBorders>
              <w:top w:val="nil"/>
              <w:left w:val="nil"/>
              <w:bottom w:val="single" w:sz="4" w:space="0" w:color="auto"/>
              <w:right w:val="single" w:sz="4" w:space="0" w:color="auto"/>
            </w:tcBorders>
            <w:shd w:val="clear" w:color="auto" w:fill="auto"/>
            <w:noWrap/>
            <w:vAlign w:val="bottom"/>
          </w:tcPr>
          <w:p w14:paraId="01AD448A"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16137</w:t>
            </w:r>
          </w:p>
        </w:tc>
      </w:tr>
      <w:tr w:rsidR="00C97CFD" w:rsidRPr="00230AC2" w14:paraId="6F1FE0A2"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1F5EE46"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32C2D3B7"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|fx_low + 4*fy_low|</w:t>
            </w:r>
          </w:p>
        </w:tc>
        <w:tc>
          <w:tcPr>
            <w:tcW w:w="1842" w:type="dxa"/>
            <w:tcBorders>
              <w:top w:val="nil"/>
              <w:left w:val="nil"/>
              <w:bottom w:val="single" w:sz="4" w:space="0" w:color="auto"/>
              <w:right w:val="single" w:sz="4" w:space="0" w:color="auto"/>
            </w:tcBorders>
            <w:shd w:val="clear" w:color="auto" w:fill="auto"/>
            <w:noWrap/>
            <w:vAlign w:val="center"/>
          </w:tcPr>
          <w:p w14:paraId="7740D69D"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|fx_high + 4*fy_high|</w:t>
            </w:r>
          </w:p>
        </w:tc>
        <w:tc>
          <w:tcPr>
            <w:tcW w:w="1985" w:type="dxa"/>
            <w:tcBorders>
              <w:top w:val="nil"/>
              <w:left w:val="nil"/>
              <w:bottom w:val="single" w:sz="4" w:space="0" w:color="auto"/>
              <w:right w:val="single" w:sz="4" w:space="0" w:color="auto"/>
            </w:tcBorders>
            <w:shd w:val="clear" w:color="auto" w:fill="auto"/>
            <w:noWrap/>
            <w:vAlign w:val="center"/>
          </w:tcPr>
          <w:p w14:paraId="0D763BA6"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|fy_low + 4*fx_low|</w:t>
            </w:r>
          </w:p>
        </w:tc>
        <w:tc>
          <w:tcPr>
            <w:tcW w:w="1843" w:type="dxa"/>
            <w:tcBorders>
              <w:top w:val="nil"/>
              <w:left w:val="nil"/>
              <w:bottom w:val="single" w:sz="4" w:space="0" w:color="auto"/>
              <w:right w:val="single" w:sz="4" w:space="0" w:color="auto"/>
            </w:tcBorders>
            <w:shd w:val="clear" w:color="auto" w:fill="auto"/>
            <w:noWrap/>
            <w:vAlign w:val="center"/>
          </w:tcPr>
          <w:p w14:paraId="0BDB1777"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|fy_high + 4*fx_high|</w:t>
            </w:r>
          </w:p>
        </w:tc>
      </w:tr>
      <w:tr w:rsidR="00C97CFD" w:rsidRPr="00230AC2" w14:paraId="484A65F5"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4F98DBB"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64BF018B"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5952</w:t>
            </w:r>
          </w:p>
        </w:tc>
        <w:tc>
          <w:tcPr>
            <w:tcW w:w="1842" w:type="dxa"/>
            <w:tcBorders>
              <w:top w:val="nil"/>
              <w:left w:val="nil"/>
              <w:bottom w:val="single" w:sz="4" w:space="0" w:color="auto"/>
              <w:right w:val="single" w:sz="4" w:space="0" w:color="auto"/>
            </w:tcBorders>
            <w:shd w:val="clear" w:color="auto" w:fill="auto"/>
            <w:noWrap/>
            <w:vAlign w:val="bottom"/>
          </w:tcPr>
          <w:p w14:paraId="0EAB1DB2"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6992</w:t>
            </w:r>
          </w:p>
        </w:tc>
        <w:tc>
          <w:tcPr>
            <w:tcW w:w="1985" w:type="dxa"/>
            <w:tcBorders>
              <w:top w:val="nil"/>
              <w:left w:val="nil"/>
              <w:bottom w:val="single" w:sz="4" w:space="0" w:color="auto"/>
              <w:right w:val="single" w:sz="4" w:space="0" w:color="auto"/>
            </w:tcBorders>
            <w:shd w:val="clear" w:color="auto" w:fill="auto"/>
            <w:noWrap/>
            <w:vAlign w:val="bottom"/>
          </w:tcPr>
          <w:p w14:paraId="559EF43A"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13863</w:t>
            </w:r>
          </w:p>
        </w:tc>
        <w:tc>
          <w:tcPr>
            <w:tcW w:w="1843" w:type="dxa"/>
            <w:tcBorders>
              <w:top w:val="nil"/>
              <w:left w:val="nil"/>
              <w:bottom w:val="single" w:sz="4" w:space="0" w:color="auto"/>
              <w:right w:val="single" w:sz="4" w:space="0" w:color="auto"/>
            </w:tcBorders>
            <w:shd w:val="clear" w:color="auto" w:fill="auto"/>
            <w:noWrap/>
            <w:vAlign w:val="bottom"/>
          </w:tcPr>
          <w:p w14:paraId="4E0C489C"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17498</w:t>
            </w:r>
          </w:p>
        </w:tc>
      </w:tr>
      <w:tr w:rsidR="00C97CFD" w:rsidRPr="00230AC2" w14:paraId="5AEA9E24"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936474F"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625AA3B3"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|2*fx_low – 3*fy_high|</w:t>
            </w:r>
          </w:p>
        </w:tc>
        <w:tc>
          <w:tcPr>
            <w:tcW w:w="1842" w:type="dxa"/>
            <w:tcBorders>
              <w:top w:val="nil"/>
              <w:left w:val="nil"/>
              <w:bottom w:val="single" w:sz="4" w:space="0" w:color="auto"/>
              <w:right w:val="single" w:sz="4" w:space="0" w:color="auto"/>
            </w:tcBorders>
            <w:shd w:val="clear" w:color="auto" w:fill="auto"/>
            <w:noWrap/>
            <w:vAlign w:val="center"/>
          </w:tcPr>
          <w:p w14:paraId="4A46E97C"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|2*fx_high – 3*fy_low|</w:t>
            </w:r>
          </w:p>
        </w:tc>
        <w:tc>
          <w:tcPr>
            <w:tcW w:w="1985" w:type="dxa"/>
            <w:tcBorders>
              <w:top w:val="nil"/>
              <w:left w:val="nil"/>
              <w:bottom w:val="single" w:sz="4" w:space="0" w:color="auto"/>
              <w:right w:val="single" w:sz="4" w:space="0" w:color="auto"/>
            </w:tcBorders>
            <w:shd w:val="clear" w:color="auto" w:fill="auto"/>
            <w:noWrap/>
            <w:vAlign w:val="center"/>
          </w:tcPr>
          <w:p w14:paraId="1D7823A0"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|2*fy_low – 3*fx_high|</w:t>
            </w:r>
          </w:p>
        </w:tc>
        <w:tc>
          <w:tcPr>
            <w:tcW w:w="1843" w:type="dxa"/>
            <w:tcBorders>
              <w:top w:val="nil"/>
              <w:left w:val="nil"/>
              <w:bottom w:val="single" w:sz="4" w:space="0" w:color="auto"/>
              <w:right w:val="single" w:sz="4" w:space="0" w:color="auto"/>
            </w:tcBorders>
            <w:shd w:val="clear" w:color="auto" w:fill="auto"/>
            <w:noWrap/>
            <w:vAlign w:val="center"/>
          </w:tcPr>
          <w:p w14:paraId="24FB61FB"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|2*fy_high – 3*fx_low|</w:t>
            </w:r>
          </w:p>
        </w:tc>
      </w:tr>
      <w:tr w:rsidR="00C97CFD" w:rsidRPr="00230AC2" w14:paraId="2DC29FEF"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5C1C19D"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252D8B83"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6411</w:t>
            </w:r>
          </w:p>
        </w:tc>
        <w:tc>
          <w:tcPr>
            <w:tcW w:w="1842" w:type="dxa"/>
            <w:tcBorders>
              <w:top w:val="nil"/>
              <w:left w:val="nil"/>
              <w:bottom w:val="single" w:sz="4" w:space="0" w:color="auto"/>
              <w:right w:val="single" w:sz="4" w:space="0" w:color="auto"/>
            </w:tcBorders>
            <w:shd w:val="clear" w:color="auto" w:fill="auto"/>
            <w:noWrap/>
            <w:vAlign w:val="bottom"/>
          </w:tcPr>
          <w:p w14:paraId="5F4DF495"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4506</w:t>
            </w:r>
          </w:p>
        </w:tc>
        <w:tc>
          <w:tcPr>
            <w:tcW w:w="1985" w:type="dxa"/>
            <w:tcBorders>
              <w:top w:val="nil"/>
              <w:left w:val="nil"/>
              <w:bottom w:val="single" w:sz="4" w:space="0" w:color="auto"/>
              <w:right w:val="single" w:sz="4" w:space="0" w:color="auto"/>
            </w:tcBorders>
            <w:shd w:val="clear" w:color="auto" w:fill="auto"/>
            <w:noWrap/>
            <w:vAlign w:val="bottom"/>
          </w:tcPr>
          <w:p w14:paraId="4CACE9B8"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8504</w:t>
            </w:r>
          </w:p>
        </w:tc>
        <w:tc>
          <w:tcPr>
            <w:tcW w:w="1843" w:type="dxa"/>
            <w:tcBorders>
              <w:top w:val="nil"/>
              <w:left w:val="nil"/>
              <w:bottom w:val="single" w:sz="4" w:space="0" w:color="auto"/>
              <w:right w:val="single" w:sz="4" w:space="0" w:color="auto"/>
            </w:tcBorders>
            <w:shd w:val="clear" w:color="auto" w:fill="auto"/>
            <w:noWrap/>
            <w:vAlign w:val="bottom"/>
          </w:tcPr>
          <w:p w14:paraId="208F1FC6"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11274</w:t>
            </w:r>
          </w:p>
        </w:tc>
      </w:tr>
      <w:tr w:rsidR="00C97CFD" w:rsidRPr="00230AC2" w14:paraId="186B0933"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E7E65B9"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72113223"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|2*fx_low + 3*fy_low|</w:t>
            </w:r>
          </w:p>
        </w:tc>
        <w:tc>
          <w:tcPr>
            <w:tcW w:w="1842" w:type="dxa"/>
            <w:tcBorders>
              <w:top w:val="nil"/>
              <w:left w:val="nil"/>
              <w:bottom w:val="single" w:sz="4" w:space="0" w:color="auto"/>
              <w:right w:val="single" w:sz="4" w:space="0" w:color="auto"/>
            </w:tcBorders>
            <w:shd w:val="clear" w:color="auto" w:fill="auto"/>
            <w:noWrap/>
            <w:vAlign w:val="center"/>
          </w:tcPr>
          <w:p w14:paraId="18BD50F1"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|2*fx_high + 3*fy_high|</w:t>
            </w:r>
          </w:p>
        </w:tc>
        <w:tc>
          <w:tcPr>
            <w:tcW w:w="1985" w:type="dxa"/>
            <w:tcBorders>
              <w:top w:val="nil"/>
              <w:left w:val="nil"/>
              <w:bottom w:val="single" w:sz="4" w:space="0" w:color="auto"/>
              <w:right w:val="single" w:sz="4" w:space="0" w:color="auto"/>
            </w:tcBorders>
            <w:shd w:val="clear" w:color="auto" w:fill="auto"/>
            <w:noWrap/>
            <w:vAlign w:val="center"/>
          </w:tcPr>
          <w:p w14:paraId="31D6FA81"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|2*fy_low + 3*fx_low|</w:t>
            </w:r>
          </w:p>
        </w:tc>
        <w:tc>
          <w:tcPr>
            <w:tcW w:w="1843" w:type="dxa"/>
            <w:tcBorders>
              <w:top w:val="nil"/>
              <w:left w:val="nil"/>
              <w:bottom w:val="single" w:sz="4" w:space="0" w:color="auto"/>
              <w:right w:val="single" w:sz="4" w:space="0" w:color="auto"/>
            </w:tcBorders>
            <w:shd w:val="clear" w:color="auto" w:fill="auto"/>
            <w:noWrap/>
            <w:vAlign w:val="center"/>
          </w:tcPr>
          <w:p w14:paraId="1F54EF3F"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|2*fy_high + 3*fx_high|</w:t>
            </w:r>
          </w:p>
        </w:tc>
      </w:tr>
      <w:tr w:rsidR="00C97CFD" w:rsidRPr="00230AC2" w14:paraId="03DC6518"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D4C9DAD"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5F49DFDF"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11226</w:t>
            </w:r>
          </w:p>
        </w:tc>
        <w:tc>
          <w:tcPr>
            <w:tcW w:w="1842" w:type="dxa"/>
            <w:tcBorders>
              <w:top w:val="nil"/>
              <w:left w:val="nil"/>
              <w:bottom w:val="single" w:sz="4" w:space="0" w:color="auto"/>
              <w:right w:val="single" w:sz="4" w:space="0" w:color="auto"/>
            </w:tcBorders>
            <w:shd w:val="clear" w:color="auto" w:fill="auto"/>
            <w:noWrap/>
            <w:vAlign w:val="bottom"/>
          </w:tcPr>
          <w:p w14:paraId="301E48AD"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13996</w:t>
            </w:r>
          </w:p>
        </w:tc>
        <w:tc>
          <w:tcPr>
            <w:tcW w:w="1985" w:type="dxa"/>
            <w:tcBorders>
              <w:top w:val="nil"/>
              <w:left w:val="nil"/>
              <w:bottom w:val="single" w:sz="4" w:space="0" w:color="auto"/>
              <w:right w:val="single" w:sz="4" w:space="0" w:color="auto"/>
            </w:tcBorders>
            <w:shd w:val="clear" w:color="auto" w:fill="auto"/>
            <w:noWrap/>
            <w:vAlign w:val="bottom"/>
          </w:tcPr>
          <w:p w14:paraId="14D6E673"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8589</w:t>
            </w:r>
          </w:p>
        </w:tc>
        <w:tc>
          <w:tcPr>
            <w:tcW w:w="1843" w:type="dxa"/>
            <w:tcBorders>
              <w:top w:val="nil"/>
              <w:left w:val="nil"/>
              <w:bottom w:val="single" w:sz="4" w:space="0" w:color="auto"/>
              <w:right w:val="single" w:sz="4" w:space="0" w:color="auto"/>
            </w:tcBorders>
            <w:shd w:val="clear" w:color="auto" w:fill="auto"/>
            <w:noWrap/>
            <w:vAlign w:val="bottom"/>
          </w:tcPr>
          <w:p w14:paraId="135375D7"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10494</w:t>
            </w:r>
          </w:p>
        </w:tc>
      </w:tr>
    </w:tbl>
    <w:p w14:paraId="391EEEBC" w14:textId="77777777" w:rsidR="00C97CFD" w:rsidRPr="00230AC2" w:rsidRDefault="00C97CFD" w:rsidP="00C97CFD">
      <w:pPr>
        <w:rPr>
          <w:lang w:eastAsia="ko-KR"/>
        </w:rPr>
      </w:pPr>
    </w:p>
    <w:p w14:paraId="72B971CB" w14:textId="77777777" w:rsidR="00C97CFD" w:rsidRPr="00230AC2" w:rsidRDefault="00C97CFD" w:rsidP="00C97CFD">
      <w:pPr>
        <w:rPr>
          <w:lang w:eastAsia="ko-KR"/>
        </w:rPr>
      </w:pPr>
      <w:r w:rsidRPr="00230AC2">
        <w:rPr>
          <w:lang w:eastAsia="ko-KR"/>
        </w:rPr>
        <w:t xml:space="preserve">Based on the </w:t>
      </w:r>
      <w:r w:rsidRPr="00230AC2">
        <w:rPr>
          <w:lang w:val="en-US" w:eastAsia="zh-CN"/>
        </w:rPr>
        <w:t>t</w:t>
      </w:r>
      <w:r w:rsidRPr="00230AC2">
        <w:rPr>
          <w:lang w:eastAsia="ko-KR"/>
        </w:rPr>
        <w:t xml:space="preserve">ables above it can be seen that </w:t>
      </w:r>
    </w:p>
    <w:p w14:paraId="4F4F6E3C" w14:textId="6F37A679" w:rsidR="00C97CFD" w:rsidRPr="00230AC2" w:rsidRDefault="000959FE" w:rsidP="004B5957">
      <w:pPr>
        <w:overflowPunct w:val="0"/>
        <w:autoSpaceDE w:val="0"/>
        <w:autoSpaceDN w:val="0"/>
        <w:adjustRightInd w:val="0"/>
        <w:ind w:leftChars="180" w:left="658" w:hangingChars="149" w:hanging="298"/>
        <w:textAlignment w:val="baseline"/>
        <w:rPr>
          <w:lang w:eastAsia="ko-KR"/>
        </w:rPr>
      </w:pPr>
      <w:r w:rsidRPr="005315A5">
        <w:rPr>
          <w:rFonts w:eastAsia="Times New Roman"/>
          <w:iCs/>
        </w:rPr>
        <w:t xml:space="preserve">–   </w:t>
      </w:r>
      <w:r w:rsidR="00C97CFD" w:rsidRPr="00230AC2">
        <w:rPr>
          <w:lang w:eastAsia="ko-KR"/>
        </w:rPr>
        <w:t>n48 + n71 IMD2 may affect Rx frequencies of band n77.</w:t>
      </w:r>
    </w:p>
    <w:p w14:paraId="3544C672" w14:textId="6F1762D6" w:rsidR="00C97CFD" w:rsidRPr="00230AC2" w:rsidRDefault="000959FE" w:rsidP="004B5957">
      <w:pPr>
        <w:overflowPunct w:val="0"/>
        <w:autoSpaceDE w:val="0"/>
        <w:autoSpaceDN w:val="0"/>
        <w:adjustRightInd w:val="0"/>
        <w:ind w:leftChars="180" w:left="658" w:hangingChars="149" w:hanging="298"/>
        <w:textAlignment w:val="baseline"/>
        <w:rPr>
          <w:lang w:eastAsia="ko-KR"/>
        </w:rPr>
      </w:pPr>
      <w:r w:rsidRPr="005315A5">
        <w:rPr>
          <w:rFonts w:eastAsia="Times New Roman"/>
          <w:iCs/>
        </w:rPr>
        <w:t xml:space="preserve">–   </w:t>
      </w:r>
      <w:r w:rsidR="00C97CFD" w:rsidRPr="00230AC2">
        <w:rPr>
          <w:lang w:eastAsia="ko-KR"/>
        </w:rPr>
        <w:t>n71 + n77 IMD2 may affect Rx frequencies of band n48.</w:t>
      </w:r>
    </w:p>
    <w:p w14:paraId="2A7DC44E" w14:textId="77777777" w:rsidR="00C97CFD" w:rsidRPr="004B5957" w:rsidRDefault="00C97CFD" w:rsidP="004B5957">
      <w:pPr>
        <w:pStyle w:val="affb"/>
        <w:rPr>
          <w:lang w:eastAsia="ko-KR"/>
        </w:rPr>
      </w:pPr>
    </w:p>
    <w:p w14:paraId="35E0A35A" w14:textId="2A137481" w:rsidR="00C97CFD" w:rsidRPr="004B5957" w:rsidRDefault="00C97CFD" w:rsidP="00C97CFD">
      <w:pPr>
        <w:pStyle w:val="41"/>
      </w:pPr>
      <w:bookmarkStart w:id="213" w:name="_Toc136288208"/>
      <w:r w:rsidRPr="00C97CFD">
        <w:rPr>
          <w:rFonts w:hint="eastAsia"/>
        </w:rPr>
        <w:t>5.</w:t>
      </w:r>
      <w:r>
        <w:rPr>
          <w:rFonts w:hint="eastAsia"/>
        </w:rPr>
        <w:t>13</w:t>
      </w:r>
      <w:r w:rsidRPr="004B5957">
        <w:t>.2.2</w:t>
      </w:r>
      <w:r w:rsidRPr="004B5957">
        <w:tab/>
        <w:t>REFSENS requirements</w:t>
      </w:r>
      <w:bookmarkEnd w:id="213"/>
    </w:p>
    <w:p w14:paraId="05E78452" w14:textId="53FBC5AE" w:rsidR="00C97CFD" w:rsidRPr="00230AC2" w:rsidRDefault="00C97CFD" w:rsidP="00C97CFD">
      <w:r w:rsidRPr="00230AC2">
        <w:rPr>
          <w:lang w:eastAsia="ko-KR"/>
        </w:rPr>
        <w:t xml:space="preserve">Looking at further on the IMD impacts, there are no IMD products falling into Rx frequencies of n48 or n77 in the USA. </w:t>
      </w:r>
      <w:r w:rsidRPr="00230AC2">
        <w:rPr>
          <w:iCs/>
          <w:lang w:val="en-US" w:eastAsia="zh-CN"/>
        </w:rPr>
        <w:t>Since i</w:t>
      </w:r>
      <w:r w:rsidRPr="00230AC2">
        <w:rPr>
          <w:rFonts w:cs="Arial"/>
          <w:lang w:val="en-US"/>
        </w:rPr>
        <w:t>n</w:t>
      </w:r>
      <w:r w:rsidRPr="00230AC2">
        <w:rPr>
          <w:rFonts w:cs="Arial"/>
        </w:rPr>
        <w:t xml:space="preserve"> the USA, </w:t>
      </w:r>
      <w:r w:rsidRPr="00230AC2">
        <w:rPr>
          <w:szCs w:val="18"/>
        </w:rPr>
        <w:t xml:space="preserve">n77 band is restricted to 3450 – 3550 MHz and 3700 – 3980 MHz, IMD products are calculated based on those frequencies. For Canada, this combination does not apply as n48 is </w:t>
      </w:r>
      <w:r w:rsidR="000959FE">
        <w:rPr>
          <w:szCs w:val="18"/>
        </w:rPr>
        <w:t>US-only.</w:t>
      </w:r>
    </w:p>
    <w:p w14:paraId="1DCC025A" w14:textId="0609108C" w:rsidR="00C97CFD" w:rsidRPr="00230AC2" w:rsidRDefault="00C97CFD" w:rsidP="00C97CFD">
      <w:pPr>
        <w:jc w:val="center"/>
        <w:rPr>
          <w:rFonts w:ascii="Arial" w:hAnsi="Arial" w:cs="Arial"/>
          <w:b/>
          <w:bCs/>
          <w:lang w:val="en-US" w:eastAsia="zh-CN"/>
        </w:rPr>
      </w:pPr>
      <w:r w:rsidRPr="00230AC2">
        <w:rPr>
          <w:rFonts w:ascii="Arial" w:hAnsi="Arial" w:cs="Arial"/>
          <w:b/>
          <w:bCs/>
          <w:lang w:val="en-US"/>
        </w:rPr>
        <w:t xml:space="preserve">Table </w:t>
      </w:r>
      <w:r>
        <w:rPr>
          <w:rFonts w:ascii="Arial" w:hAnsi="Arial" w:cs="Arial" w:hint="eastAsia"/>
          <w:b/>
          <w:bCs/>
          <w:lang w:val="en-US" w:eastAsia="zh-CN"/>
        </w:rPr>
        <w:t>5.13</w:t>
      </w:r>
      <w:r w:rsidRPr="00230AC2">
        <w:rPr>
          <w:rFonts w:ascii="Arial" w:hAnsi="Arial" w:cs="Arial" w:hint="eastAsia"/>
          <w:b/>
          <w:bCs/>
          <w:lang w:val="en-US" w:eastAsia="zh-CN"/>
        </w:rPr>
        <w:t>.2.3-1</w:t>
      </w:r>
      <w:r w:rsidRPr="00230AC2">
        <w:rPr>
          <w:rFonts w:ascii="Arial" w:hAnsi="Arial" w:cs="Arial"/>
          <w:b/>
          <w:bCs/>
          <w:lang w:val="en-US"/>
        </w:rPr>
        <w:t xml:space="preserve">: </w:t>
      </w:r>
      <w:r w:rsidRPr="00230AC2">
        <w:rPr>
          <w:rFonts w:ascii="Arial" w:hAnsi="Arial" w:cs="Arial" w:hint="eastAsia"/>
          <w:b/>
          <w:bCs/>
          <w:lang w:val="en-US" w:eastAsia="zh-CN"/>
        </w:rPr>
        <w:t>MSD due to IMD issue</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97CFD" w:rsidRPr="00230AC2" w14:paraId="3AA98029" w14:textId="77777777" w:rsidTr="00C97CFD">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3682F1E4" w14:textId="77777777" w:rsidR="00C97CFD" w:rsidRPr="00230AC2" w:rsidRDefault="00C97CFD" w:rsidP="00C97CFD">
            <w:pPr>
              <w:pStyle w:val="TAH"/>
              <w:rPr>
                <w:lang w:val="en-US"/>
              </w:rPr>
            </w:pPr>
            <w:r w:rsidRPr="00230AC2">
              <w:t>Band / Channel bandwidth / N</w:t>
            </w:r>
            <w:r w:rsidRPr="00230AC2">
              <w:rPr>
                <w:vertAlign w:val="subscript"/>
              </w:rPr>
              <w:t>RB</w:t>
            </w:r>
            <w:r w:rsidRPr="00230AC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8867E56" w14:textId="77777777" w:rsidR="00C97CFD" w:rsidRPr="00230AC2" w:rsidRDefault="00C97CFD" w:rsidP="00C97CFD">
            <w:pPr>
              <w:pStyle w:val="TAH"/>
            </w:pPr>
            <w:r w:rsidRPr="00230AC2">
              <w:t>Source of IMD</w:t>
            </w:r>
          </w:p>
        </w:tc>
      </w:tr>
      <w:tr w:rsidR="00C97CFD" w:rsidRPr="00230AC2" w14:paraId="75B77145" w14:textId="77777777" w:rsidTr="00C97CFD">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3A67359" w14:textId="77777777" w:rsidR="00C97CFD" w:rsidRPr="00230AC2" w:rsidRDefault="00C97CFD" w:rsidP="00C97CFD">
            <w:pPr>
              <w:pStyle w:val="TAH"/>
            </w:pPr>
            <w:r w:rsidRPr="00230AC2">
              <w:rPr>
                <w:lang w:eastAsia="ja-JP"/>
              </w:rPr>
              <w:t>NR</w:t>
            </w:r>
            <w:r w:rsidRPr="00230AC2">
              <w:t xml:space="preserve"> </w:t>
            </w:r>
            <w:r w:rsidRPr="00230AC2">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3A3D7A0" w14:textId="77777777" w:rsidR="00C97CFD" w:rsidRPr="00230AC2" w:rsidRDefault="00C97CFD" w:rsidP="00C97CFD">
            <w:pPr>
              <w:pStyle w:val="TAH"/>
            </w:pPr>
            <w:r w:rsidRPr="00230AC2">
              <w:rPr>
                <w:lang w:eastAsia="ja-JP"/>
              </w:rPr>
              <w:t>NR</w:t>
            </w:r>
            <w:r w:rsidRPr="00230AC2">
              <w:t xml:space="preserve"> band</w:t>
            </w:r>
          </w:p>
        </w:tc>
        <w:tc>
          <w:tcPr>
            <w:tcW w:w="960" w:type="dxa"/>
            <w:tcBorders>
              <w:top w:val="single" w:sz="4" w:space="0" w:color="auto"/>
              <w:left w:val="single" w:sz="4" w:space="0" w:color="auto"/>
              <w:bottom w:val="single" w:sz="4" w:space="0" w:color="auto"/>
              <w:right w:val="single" w:sz="4" w:space="0" w:color="auto"/>
            </w:tcBorders>
          </w:tcPr>
          <w:p w14:paraId="6F93FB1A" w14:textId="77777777" w:rsidR="00C97CFD" w:rsidRPr="00230AC2" w:rsidRDefault="00C97CFD" w:rsidP="00C97CFD">
            <w:pPr>
              <w:pStyle w:val="TAH"/>
            </w:pPr>
            <w:r w:rsidRPr="00230AC2">
              <w:t>UL F</w:t>
            </w:r>
            <w:r w:rsidRPr="00230AC2">
              <w:rPr>
                <w:vertAlign w:val="subscript"/>
              </w:rPr>
              <w:t>c</w:t>
            </w:r>
            <w:r w:rsidRPr="00230AC2">
              <w:t xml:space="preserve"> </w:t>
            </w:r>
            <w:r w:rsidRPr="00230AC2">
              <w:br/>
              <w:t>(MHz)</w:t>
            </w:r>
          </w:p>
        </w:tc>
        <w:tc>
          <w:tcPr>
            <w:tcW w:w="964" w:type="dxa"/>
            <w:tcBorders>
              <w:top w:val="single" w:sz="4" w:space="0" w:color="auto"/>
              <w:left w:val="single" w:sz="4" w:space="0" w:color="auto"/>
              <w:bottom w:val="single" w:sz="4" w:space="0" w:color="auto"/>
              <w:right w:val="single" w:sz="4" w:space="0" w:color="auto"/>
            </w:tcBorders>
          </w:tcPr>
          <w:p w14:paraId="1B14F687" w14:textId="77777777" w:rsidR="00C97CFD" w:rsidRPr="00230AC2" w:rsidRDefault="00C97CFD" w:rsidP="00C97CFD">
            <w:pPr>
              <w:pStyle w:val="TAH"/>
            </w:pPr>
            <w:r w:rsidRPr="00230AC2">
              <w:t xml:space="preserve">UL/DL BW </w:t>
            </w:r>
            <w:r w:rsidRPr="00230AC2">
              <w:br/>
              <w:t>(MHz)</w:t>
            </w:r>
          </w:p>
        </w:tc>
        <w:tc>
          <w:tcPr>
            <w:tcW w:w="960" w:type="dxa"/>
            <w:tcBorders>
              <w:top w:val="single" w:sz="4" w:space="0" w:color="auto"/>
              <w:left w:val="single" w:sz="4" w:space="0" w:color="auto"/>
              <w:bottom w:val="single" w:sz="4" w:space="0" w:color="auto"/>
              <w:right w:val="single" w:sz="4" w:space="0" w:color="auto"/>
            </w:tcBorders>
          </w:tcPr>
          <w:p w14:paraId="0E426A0B" w14:textId="77777777" w:rsidR="00C97CFD" w:rsidRPr="00230AC2" w:rsidRDefault="00C97CFD" w:rsidP="00C97CFD">
            <w:pPr>
              <w:pStyle w:val="TAH"/>
            </w:pPr>
            <w:r w:rsidRPr="00230AC2">
              <w:t xml:space="preserve">UL </w:t>
            </w:r>
            <w:r w:rsidRPr="00230AC2">
              <w:br/>
              <w:t>C</w:t>
            </w:r>
            <w:r w:rsidRPr="00230AC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24EAE909" w14:textId="77777777" w:rsidR="00C97CFD" w:rsidRPr="00230AC2" w:rsidRDefault="00C97CFD" w:rsidP="00C97CFD">
            <w:pPr>
              <w:pStyle w:val="TAH"/>
            </w:pPr>
            <w:r w:rsidRPr="00230AC2">
              <w:t>DL F</w:t>
            </w:r>
            <w:r w:rsidRPr="00230AC2">
              <w:rPr>
                <w:vertAlign w:val="subscript"/>
              </w:rPr>
              <w:t>c</w:t>
            </w:r>
            <w:r w:rsidRPr="00230AC2">
              <w:t xml:space="preserve"> (MHz)</w:t>
            </w:r>
          </w:p>
        </w:tc>
        <w:tc>
          <w:tcPr>
            <w:tcW w:w="977" w:type="dxa"/>
            <w:tcBorders>
              <w:top w:val="single" w:sz="4" w:space="0" w:color="auto"/>
              <w:left w:val="single" w:sz="4" w:space="0" w:color="auto"/>
              <w:bottom w:val="single" w:sz="4" w:space="0" w:color="auto"/>
              <w:right w:val="single" w:sz="4" w:space="0" w:color="auto"/>
            </w:tcBorders>
          </w:tcPr>
          <w:p w14:paraId="62FACB38" w14:textId="77777777" w:rsidR="00C97CFD" w:rsidRPr="00230AC2" w:rsidRDefault="00C97CFD" w:rsidP="00C97CFD">
            <w:pPr>
              <w:pStyle w:val="TAH"/>
            </w:pPr>
            <w:r w:rsidRPr="00230AC2">
              <w:t xml:space="preserve">MSD </w:t>
            </w:r>
            <w:r w:rsidRPr="00230AC2">
              <w:br/>
              <w:t>(dB)</w:t>
            </w:r>
          </w:p>
        </w:tc>
        <w:tc>
          <w:tcPr>
            <w:tcW w:w="828" w:type="dxa"/>
            <w:tcBorders>
              <w:top w:val="single" w:sz="4" w:space="0" w:color="auto"/>
              <w:left w:val="single" w:sz="4" w:space="0" w:color="auto"/>
              <w:bottom w:val="single" w:sz="4" w:space="0" w:color="auto"/>
              <w:right w:val="single" w:sz="4" w:space="0" w:color="auto"/>
            </w:tcBorders>
          </w:tcPr>
          <w:p w14:paraId="4A531216" w14:textId="77777777" w:rsidR="00C97CFD" w:rsidRPr="00230AC2" w:rsidRDefault="00C97CFD" w:rsidP="00C97CFD">
            <w:pPr>
              <w:pStyle w:val="TAH"/>
            </w:pPr>
            <w:r w:rsidRPr="00230AC2">
              <w:t>Duplex mode</w:t>
            </w:r>
          </w:p>
        </w:tc>
        <w:tc>
          <w:tcPr>
            <w:tcW w:w="1057" w:type="dxa"/>
            <w:tcBorders>
              <w:top w:val="nil"/>
              <w:left w:val="single" w:sz="4" w:space="0" w:color="auto"/>
              <w:bottom w:val="single" w:sz="4" w:space="0" w:color="auto"/>
              <w:right w:val="single" w:sz="4" w:space="0" w:color="auto"/>
            </w:tcBorders>
            <w:shd w:val="clear" w:color="auto" w:fill="auto"/>
          </w:tcPr>
          <w:p w14:paraId="6FE9C1A9" w14:textId="77777777" w:rsidR="00C97CFD" w:rsidRPr="00230AC2" w:rsidRDefault="00C97CFD" w:rsidP="00C97CFD">
            <w:pPr>
              <w:pStyle w:val="TAH"/>
            </w:pPr>
          </w:p>
        </w:tc>
      </w:tr>
      <w:tr w:rsidR="00C97CFD" w:rsidRPr="00230AC2" w14:paraId="69577589" w14:textId="77777777" w:rsidTr="00C97CF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9814E18" w14:textId="77777777" w:rsidR="00C97CFD" w:rsidRPr="00230AC2" w:rsidRDefault="00C97CFD" w:rsidP="00C97CFD">
            <w:pPr>
              <w:pStyle w:val="TAC"/>
              <w:rPr>
                <w:lang w:val="en-US" w:eastAsia="zh-CN"/>
              </w:rPr>
            </w:pPr>
            <w:r w:rsidRPr="00230AC2">
              <w:rPr>
                <w:color w:val="000000"/>
                <w:lang w:eastAsia="zh-CN"/>
              </w:rPr>
              <w:t>CA_n48-n71-n77</w:t>
            </w:r>
            <w:r w:rsidRPr="004B5957">
              <w:rPr>
                <w:color w:val="000000"/>
                <w:vertAlign w:val="superscript"/>
                <w:lang w:eastAsia="zh-CN"/>
              </w:rPr>
              <w:t>5</w:t>
            </w:r>
          </w:p>
        </w:tc>
        <w:tc>
          <w:tcPr>
            <w:tcW w:w="1146" w:type="dxa"/>
            <w:tcBorders>
              <w:top w:val="single" w:sz="4" w:space="0" w:color="auto"/>
              <w:left w:val="single" w:sz="4" w:space="0" w:color="auto"/>
              <w:right w:val="single" w:sz="4" w:space="0" w:color="auto"/>
            </w:tcBorders>
            <w:vAlign w:val="center"/>
          </w:tcPr>
          <w:p w14:paraId="109DA319" w14:textId="77777777" w:rsidR="00C97CFD" w:rsidRPr="00230AC2" w:rsidRDefault="00C97CFD" w:rsidP="00C97CFD">
            <w:pPr>
              <w:pStyle w:val="TAC"/>
              <w:rPr>
                <w:lang w:val="en-US" w:eastAsia="zh-CN"/>
              </w:rPr>
            </w:pPr>
            <w:r w:rsidRPr="00230AC2">
              <w:rPr>
                <w:color w:val="000000"/>
              </w:rPr>
              <w:t>n48</w:t>
            </w:r>
          </w:p>
        </w:tc>
        <w:tc>
          <w:tcPr>
            <w:tcW w:w="960" w:type="dxa"/>
            <w:tcBorders>
              <w:top w:val="single" w:sz="4" w:space="0" w:color="auto"/>
              <w:left w:val="single" w:sz="4" w:space="0" w:color="auto"/>
              <w:right w:val="single" w:sz="4" w:space="0" w:color="auto"/>
            </w:tcBorders>
          </w:tcPr>
          <w:p w14:paraId="0A86A84A" w14:textId="77777777" w:rsidR="00C97CFD" w:rsidRPr="00230AC2" w:rsidRDefault="00C97CFD" w:rsidP="00C97CFD">
            <w:pPr>
              <w:pStyle w:val="TAC"/>
              <w:rPr>
                <w:lang w:val="en-US" w:eastAsia="zh-CN"/>
              </w:rPr>
            </w:pPr>
            <w:r w:rsidRPr="00230AC2">
              <w:rPr>
                <w:lang w:val="en-US" w:eastAsia="zh-CN"/>
              </w:rPr>
              <w:t>N/A</w:t>
            </w:r>
          </w:p>
        </w:tc>
        <w:tc>
          <w:tcPr>
            <w:tcW w:w="964" w:type="dxa"/>
            <w:tcBorders>
              <w:top w:val="single" w:sz="4" w:space="0" w:color="auto"/>
              <w:left w:val="single" w:sz="4" w:space="0" w:color="auto"/>
              <w:right w:val="single" w:sz="4" w:space="0" w:color="auto"/>
            </w:tcBorders>
          </w:tcPr>
          <w:p w14:paraId="6AF2C6D1" w14:textId="77777777" w:rsidR="00C97CFD" w:rsidRPr="00230AC2" w:rsidRDefault="00C97CFD" w:rsidP="00C97CFD">
            <w:pPr>
              <w:pStyle w:val="TAC"/>
              <w:rPr>
                <w:lang w:val="en-US" w:eastAsia="zh-CN"/>
              </w:rPr>
            </w:pPr>
            <w:r w:rsidRPr="00230AC2">
              <w:rPr>
                <w:lang w:val="en-US" w:eastAsia="zh-CN"/>
              </w:rPr>
              <w:t>N/A</w:t>
            </w:r>
          </w:p>
        </w:tc>
        <w:tc>
          <w:tcPr>
            <w:tcW w:w="960" w:type="dxa"/>
            <w:tcBorders>
              <w:top w:val="single" w:sz="4" w:space="0" w:color="auto"/>
              <w:left w:val="single" w:sz="4" w:space="0" w:color="auto"/>
              <w:right w:val="single" w:sz="4" w:space="0" w:color="auto"/>
            </w:tcBorders>
          </w:tcPr>
          <w:p w14:paraId="7EC23902" w14:textId="77777777" w:rsidR="00C97CFD" w:rsidRPr="00230AC2" w:rsidRDefault="00C97CFD" w:rsidP="00C97CFD">
            <w:pPr>
              <w:pStyle w:val="TAC"/>
              <w:rPr>
                <w:lang w:val="en-US" w:eastAsia="zh-CN"/>
              </w:rPr>
            </w:pPr>
            <w:r w:rsidRPr="00230AC2">
              <w:rPr>
                <w:lang w:val="en-US" w:eastAsia="zh-CN"/>
              </w:rPr>
              <w:t>N/A</w:t>
            </w:r>
          </w:p>
        </w:tc>
        <w:tc>
          <w:tcPr>
            <w:tcW w:w="960" w:type="dxa"/>
            <w:tcBorders>
              <w:top w:val="single" w:sz="4" w:space="0" w:color="auto"/>
              <w:left w:val="single" w:sz="4" w:space="0" w:color="auto"/>
              <w:right w:val="single" w:sz="4" w:space="0" w:color="auto"/>
            </w:tcBorders>
          </w:tcPr>
          <w:p w14:paraId="7C11EFF1" w14:textId="77777777" w:rsidR="00C97CFD" w:rsidRPr="00230AC2" w:rsidRDefault="00C97CFD" w:rsidP="00C97CFD">
            <w:pPr>
              <w:pStyle w:val="TAC"/>
              <w:rPr>
                <w:lang w:val="en-US" w:eastAsia="zh-CN"/>
              </w:rPr>
            </w:pPr>
            <w:r w:rsidRPr="00230AC2">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572EF83F" w14:textId="77777777" w:rsidR="00C97CFD" w:rsidRPr="00230AC2" w:rsidRDefault="00C97CFD" w:rsidP="00C97CFD">
            <w:pPr>
              <w:pStyle w:val="TAC"/>
              <w:rPr>
                <w:lang w:val="en-US" w:eastAsia="zh-CN"/>
              </w:rPr>
            </w:pPr>
            <w:r w:rsidRPr="00230AC2">
              <w:rPr>
                <w:lang w:val="en-US" w:eastAsia="zh-CN"/>
              </w:rPr>
              <w:t>N/A</w:t>
            </w:r>
          </w:p>
        </w:tc>
        <w:tc>
          <w:tcPr>
            <w:tcW w:w="828" w:type="dxa"/>
            <w:tcBorders>
              <w:top w:val="single" w:sz="4" w:space="0" w:color="auto"/>
              <w:left w:val="single" w:sz="4" w:space="0" w:color="auto"/>
              <w:right w:val="single" w:sz="4" w:space="0" w:color="auto"/>
            </w:tcBorders>
            <w:vAlign w:val="center"/>
          </w:tcPr>
          <w:p w14:paraId="3FF660EE" w14:textId="77777777" w:rsidR="00C97CFD" w:rsidRPr="00230AC2" w:rsidRDefault="00C97CFD" w:rsidP="00C97CFD">
            <w:pPr>
              <w:pStyle w:val="TAC"/>
              <w:rPr>
                <w:lang w:val="en-US" w:eastAsia="zh-CN"/>
              </w:rPr>
            </w:pPr>
            <w:r w:rsidRPr="00230AC2">
              <w:rPr>
                <w:color w:val="000000"/>
                <w:lang w:eastAsia="zh-CN"/>
              </w:rPr>
              <w:t>FDD</w:t>
            </w:r>
          </w:p>
        </w:tc>
        <w:tc>
          <w:tcPr>
            <w:tcW w:w="1057" w:type="dxa"/>
            <w:tcBorders>
              <w:top w:val="single" w:sz="4" w:space="0" w:color="auto"/>
              <w:left w:val="single" w:sz="4" w:space="0" w:color="auto"/>
              <w:right w:val="single" w:sz="4" w:space="0" w:color="auto"/>
            </w:tcBorders>
          </w:tcPr>
          <w:p w14:paraId="69F14E58" w14:textId="77777777" w:rsidR="00C97CFD" w:rsidRPr="00230AC2" w:rsidRDefault="00C97CFD" w:rsidP="00C97CFD">
            <w:pPr>
              <w:pStyle w:val="TAC"/>
              <w:rPr>
                <w:lang w:val="en-US" w:eastAsia="zh-CN"/>
              </w:rPr>
            </w:pPr>
            <w:r w:rsidRPr="00230AC2">
              <w:t>N/A</w:t>
            </w:r>
          </w:p>
        </w:tc>
      </w:tr>
      <w:tr w:rsidR="00C97CFD" w:rsidRPr="00230AC2" w14:paraId="3BA767FB" w14:textId="77777777" w:rsidTr="00C97CF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B44F45D" w14:textId="77777777" w:rsidR="00C97CFD" w:rsidRPr="00230AC2" w:rsidRDefault="00C97CFD" w:rsidP="00C97CFD">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F5F8DB1" w14:textId="77777777" w:rsidR="00C97CFD" w:rsidRPr="00230AC2" w:rsidRDefault="00C97CFD" w:rsidP="00C97CFD">
            <w:pPr>
              <w:pStyle w:val="TAC"/>
              <w:rPr>
                <w:lang w:val="en-US" w:eastAsia="zh-CN"/>
              </w:rPr>
            </w:pPr>
            <w:r w:rsidRPr="00230AC2">
              <w:rPr>
                <w:color w:val="000000"/>
                <w:lang w:eastAsia="zh-CN"/>
              </w:rPr>
              <w:t>n71</w:t>
            </w:r>
          </w:p>
        </w:tc>
        <w:tc>
          <w:tcPr>
            <w:tcW w:w="960" w:type="dxa"/>
            <w:tcBorders>
              <w:top w:val="single" w:sz="4" w:space="0" w:color="auto"/>
              <w:left w:val="single" w:sz="4" w:space="0" w:color="auto"/>
              <w:right w:val="single" w:sz="4" w:space="0" w:color="auto"/>
            </w:tcBorders>
          </w:tcPr>
          <w:p w14:paraId="0FCBAD73" w14:textId="77777777" w:rsidR="00C97CFD" w:rsidRPr="00230AC2" w:rsidRDefault="00C97CFD" w:rsidP="00C97CFD">
            <w:pPr>
              <w:pStyle w:val="TAC"/>
              <w:rPr>
                <w:lang w:val="en-US" w:eastAsia="zh-CN"/>
              </w:rPr>
            </w:pPr>
            <w:r w:rsidRPr="00230AC2">
              <w:rPr>
                <w:lang w:val="en-US" w:eastAsia="zh-CN"/>
              </w:rPr>
              <w:t>N/A</w:t>
            </w:r>
          </w:p>
        </w:tc>
        <w:tc>
          <w:tcPr>
            <w:tcW w:w="964" w:type="dxa"/>
            <w:tcBorders>
              <w:top w:val="single" w:sz="4" w:space="0" w:color="auto"/>
              <w:left w:val="single" w:sz="4" w:space="0" w:color="auto"/>
              <w:right w:val="single" w:sz="4" w:space="0" w:color="auto"/>
            </w:tcBorders>
          </w:tcPr>
          <w:p w14:paraId="13C9C8DB" w14:textId="77777777" w:rsidR="00C97CFD" w:rsidRPr="00230AC2" w:rsidRDefault="00C97CFD" w:rsidP="00C97CFD">
            <w:pPr>
              <w:pStyle w:val="TAC"/>
              <w:rPr>
                <w:lang w:val="en-US" w:eastAsia="zh-CN"/>
              </w:rPr>
            </w:pPr>
            <w:r w:rsidRPr="00230AC2">
              <w:rPr>
                <w:lang w:val="en-US" w:eastAsia="zh-CN"/>
              </w:rPr>
              <w:t>N/A</w:t>
            </w:r>
          </w:p>
        </w:tc>
        <w:tc>
          <w:tcPr>
            <w:tcW w:w="960" w:type="dxa"/>
            <w:tcBorders>
              <w:top w:val="single" w:sz="4" w:space="0" w:color="auto"/>
              <w:left w:val="single" w:sz="4" w:space="0" w:color="auto"/>
              <w:right w:val="single" w:sz="4" w:space="0" w:color="auto"/>
            </w:tcBorders>
          </w:tcPr>
          <w:p w14:paraId="3F2B3640" w14:textId="77777777" w:rsidR="00C97CFD" w:rsidRPr="00230AC2" w:rsidRDefault="00C97CFD" w:rsidP="00C97CFD">
            <w:pPr>
              <w:pStyle w:val="TAC"/>
              <w:rPr>
                <w:lang w:val="en-US" w:eastAsia="zh-CN"/>
              </w:rPr>
            </w:pPr>
            <w:r w:rsidRPr="00230AC2">
              <w:rPr>
                <w:lang w:val="en-US" w:eastAsia="zh-CN"/>
              </w:rPr>
              <w:t>N/A</w:t>
            </w:r>
          </w:p>
        </w:tc>
        <w:tc>
          <w:tcPr>
            <w:tcW w:w="960" w:type="dxa"/>
            <w:tcBorders>
              <w:top w:val="single" w:sz="4" w:space="0" w:color="auto"/>
              <w:left w:val="single" w:sz="4" w:space="0" w:color="auto"/>
              <w:right w:val="single" w:sz="4" w:space="0" w:color="auto"/>
            </w:tcBorders>
          </w:tcPr>
          <w:p w14:paraId="77CD1408" w14:textId="77777777" w:rsidR="00C97CFD" w:rsidRPr="00230AC2" w:rsidRDefault="00C97CFD" w:rsidP="00C97CFD">
            <w:pPr>
              <w:pStyle w:val="TAC"/>
              <w:rPr>
                <w:lang w:val="en-US" w:eastAsia="zh-CN"/>
              </w:rPr>
            </w:pPr>
            <w:r w:rsidRPr="00230AC2">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11866E7F" w14:textId="77777777" w:rsidR="00C97CFD" w:rsidRPr="00230AC2" w:rsidRDefault="00C97CFD" w:rsidP="00C97CFD">
            <w:pPr>
              <w:pStyle w:val="TAC"/>
              <w:rPr>
                <w:lang w:val="en-US" w:eastAsia="zh-CN"/>
              </w:rPr>
            </w:pPr>
            <w:r w:rsidRPr="00230AC2">
              <w:rPr>
                <w:lang w:val="en-US" w:eastAsia="zh-CN"/>
              </w:rPr>
              <w:t>N/A</w:t>
            </w:r>
          </w:p>
        </w:tc>
        <w:tc>
          <w:tcPr>
            <w:tcW w:w="828" w:type="dxa"/>
            <w:tcBorders>
              <w:top w:val="single" w:sz="4" w:space="0" w:color="auto"/>
              <w:left w:val="single" w:sz="4" w:space="0" w:color="auto"/>
              <w:right w:val="single" w:sz="4" w:space="0" w:color="auto"/>
            </w:tcBorders>
            <w:vAlign w:val="center"/>
          </w:tcPr>
          <w:p w14:paraId="6D49ADB7" w14:textId="77777777" w:rsidR="00C97CFD" w:rsidRPr="00230AC2" w:rsidRDefault="00C97CFD" w:rsidP="00C97CFD">
            <w:pPr>
              <w:pStyle w:val="TAC"/>
              <w:rPr>
                <w:lang w:val="en-US" w:eastAsia="zh-CN"/>
              </w:rPr>
            </w:pPr>
            <w:r w:rsidRPr="00230AC2">
              <w:rPr>
                <w:color w:val="000000"/>
                <w:lang w:eastAsia="zh-CN"/>
              </w:rPr>
              <w:t>FDD</w:t>
            </w:r>
          </w:p>
        </w:tc>
        <w:tc>
          <w:tcPr>
            <w:tcW w:w="1057" w:type="dxa"/>
            <w:tcBorders>
              <w:top w:val="single" w:sz="4" w:space="0" w:color="auto"/>
              <w:left w:val="single" w:sz="4" w:space="0" w:color="auto"/>
              <w:right w:val="single" w:sz="4" w:space="0" w:color="auto"/>
            </w:tcBorders>
          </w:tcPr>
          <w:p w14:paraId="3E9A2C6F" w14:textId="77777777" w:rsidR="00C97CFD" w:rsidRPr="00230AC2" w:rsidRDefault="00C97CFD" w:rsidP="00C97CFD">
            <w:pPr>
              <w:pStyle w:val="TAC"/>
              <w:rPr>
                <w:lang w:val="en-US" w:eastAsia="zh-CN"/>
              </w:rPr>
            </w:pPr>
            <w:r w:rsidRPr="00230AC2">
              <w:t>N/A</w:t>
            </w:r>
          </w:p>
        </w:tc>
      </w:tr>
      <w:tr w:rsidR="00C97CFD" w:rsidRPr="00230AC2" w14:paraId="170058BD" w14:textId="77777777" w:rsidTr="00C97CF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04CD0DE" w14:textId="77777777" w:rsidR="00C97CFD" w:rsidRPr="00230AC2" w:rsidRDefault="00C97CFD" w:rsidP="00C97CFD">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DF58F78" w14:textId="77777777" w:rsidR="00C97CFD" w:rsidRPr="00230AC2" w:rsidRDefault="00C97CFD" w:rsidP="00C97CFD">
            <w:pPr>
              <w:pStyle w:val="TAC"/>
              <w:rPr>
                <w:lang w:val="en-US" w:eastAsia="zh-CN"/>
              </w:rPr>
            </w:pPr>
            <w:r w:rsidRPr="00230AC2">
              <w:rPr>
                <w:color w:val="000000"/>
              </w:rPr>
              <w:t>n77</w:t>
            </w:r>
          </w:p>
        </w:tc>
        <w:tc>
          <w:tcPr>
            <w:tcW w:w="960" w:type="dxa"/>
            <w:tcBorders>
              <w:top w:val="single" w:sz="4" w:space="0" w:color="auto"/>
              <w:left w:val="single" w:sz="4" w:space="0" w:color="auto"/>
              <w:right w:val="single" w:sz="4" w:space="0" w:color="auto"/>
            </w:tcBorders>
          </w:tcPr>
          <w:p w14:paraId="108DB8A0" w14:textId="77777777" w:rsidR="00C97CFD" w:rsidRPr="00230AC2" w:rsidRDefault="00C97CFD" w:rsidP="00C97CFD">
            <w:pPr>
              <w:pStyle w:val="TAC"/>
              <w:rPr>
                <w:lang w:val="en-US" w:eastAsia="zh-CN"/>
              </w:rPr>
            </w:pPr>
            <w:r w:rsidRPr="00230AC2">
              <w:rPr>
                <w:lang w:val="en-US" w:eastAsia="zh-CN"/>
              </w:rPr>
              <w:t>N/A</w:t>
            </w:r>
          </w:p>
        </w:tc>
        <w:tc>
          <w:tcPr>
            <w:tcW w:w="964" w:type="dxa"/>
            <w:tcBorders>
              <w:top w:val="single" w:sz="4" w:space="0" w:color="auto"/>
              <w:left w:val="single" w:sz="4" w:space="0" w:color="auto"/>
              <w:right w:val="single" w:sz="4" w:space="0" w:color="auto"/>
            </w:tcBorders>
          </w:tcPr>
          <w:p w14:paraId="27F09749" w14:textId="77777777" w:rsidR="00C97CFD" w:rsidRPr="00230AC2" w:rsidRDefault="00C97CFD" w:rsidP="00C97CFD">
            <w:pPr>
              <w:pStyle w:val="TAC"/>
              <w:rPr>
                <w:lang w:val="en-US" w:eastAsia="zh-CN"/>
              </w:rPr>
            </w:pPr>
            <w:r w:rsidRPr="00230AC2">
              <w:rPr>
                <w:lang w:val="en-US" w:eastAsia="zh-CN"/>
              </w:rPr>
              <w:t>N/A</w:t>
            </w:r>
          </w:p>
        </w:tc>
        <w:tc>
          <w:tcPr>
            <w:tcW w:w="960" w:type="dxa"/>
            <w:tcBorders>
              <w:top w:val="single" w:sz="4" w:space="0" w:color="auto"/>
              <w:left w:val="single" w:sz="4" w:space="0" w:color="auto"/>
              <w:right w:val="single" w:sz="4" w:space="0" w:color="auto"/>
            </w:tcBorders>
          </w:tcPr>
          <w:p w14:paraId="53E89818" w14:textId="77777777" w:rsidR="00C97CFD" w:rsidRPr="00230AC2" w:rsidRDefault="00C97CFD" w:rsidP="00C97CFD">
            <w:pPr>
              <w:pStyle w:val="TAC"/>
              <w:rPr>
                <w:lang w:val="en-US" w:eastAsia="zh-CN"/>
              </w:rPr>
            </w:pPr>
            <w:r w:rsidRPr="00230AC2">
              <w:rPr>
                <w:lang w:val="en-US" w:eastAsia="zh-CN"/>
              </w:rPr>
              <w:t>N/A</w:t>
            </w:r>
          </w:p>
        </w:tc>
        <w:tc>
          <w:tcPr>
            <w:tcW w:w="960" w:type="dxa"/>
            <w:tcBorders>
              <w:top w:val="single" w:sz="4" w:space="0" w:color="auto"/>
              <w:left w:val="single" w:sz="4" w:space="0" w:color="auto"/>
              <w:right w:val="single" w:sz="4" w:space="0" w:color="auto"/>
            </w:tcBorders>
          </w:tcPr>
          <w:p w14:paraId="1D1FC2FD" w14:textId="77777777" w:rsidR="00C97CFD" w:rsidRPr="00230AC2" w:rsidRDefault="00C97CFD" w:rsidP="00C97CFD">
            <w:pPr>
              <w:pStyle w:val="TAC"/>
              <w:rPr>
                <w:lang w:val="en-US" w:eastAsia="zh-CN"/>
              </w:rPr>
            </w:pPr>
            <w:r w:rsidRPr="00230AC2">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66881775" w14:textId="77777777" w:rsidR="00C97CFD" w:rsidRPr="00230AC2" w:rsidRDefault="00C97CFD" w:rsidP="00C97CFD">
            <w:pPr>
              <w:pStyle w:val="TAC"/>
              <w:rPr>
                <w:lang w:val="en-US" w:eastAsia="zh-CN"/>
              </w:rPr>
            </w:pPr>
            <w:r w:rsidRPr="00230AC2">
              <w:rPr>
                <w:lang w:val="en-US" w:eastAsia="zh-CN"/>
              </w:rPr>
              <w:t>N/A</w:t>
            </w:r>
          </w:p>
        </w:tc>
        <w:tc>
          <w:tcPr>
            <w:tcW w:w="828" w:type="dxa"/>
            <w:tcBorders>
              <w:top w:val="single" w:sz="4" w:space="0" w:color="auto"/>
              <w:left w:val="single" w:sz="4" w:space="0" w:color="auto"/>
              <w:right w:val="single" w:sz="4" w:space="0" w:color="auto"/>
            </w:tcBorders>
            <w:vAlign w:val="center"/>
          </w:tcPr>
          <w:p w14:paraId="0DF8E283" w14:textId="77777777" w:rsidR="00C97CFD" w:rsidRPr="00230AC2" w:rsidRDefault="00C97CFD" w:rsidP="00C97CFD">
            <w:pPr>
              <w:pStyle w:val="TAC"/>
              <w:rPr>
                <w:lang w:val="en-US" w:eastAsia="zh-CN"/>
              </w:rPr>
            </w:pPr>
            <w:r w:rsidRPr="00230AC2">
              <w:rPr>
                <w:color w:val="000000"/>
                <w:lang w:eastAsia="zh-CN"/>
              </w:rPr>
              <w:t>FDD</w:t>
            </w:r>
          </w:p>
        </w:tc>
        <w:tc>
          <w:tcPr>
            <w:tcW w:w="1057" w:type="dxa"/>
            <w:tcBorders>
              <w:top w:val="single" w:sz="4" w:space="0" w:color="auto"/>
              <w:left w:val="single" w:sz="4" w:space="0" w:color="auto"/>
              <w:right w:val="single" w:sz="4" w:space="0" w:color="auto"/>
            </w:tcBorders>
          </w:tcPr>
          <w:p w14:paraId="20166A7F" w14:textId="77777777" w:rsidR="00C97CFD" w:rsidRPr="00230AC2" w:rsidRDefault="00C97CFD" w:rsidP="00C97CFD">
            <w:pPr>
              <w:pStyle w:val="TAC"/>
              <w:rPr>
                <w:lang w:val="en-US" w:eastAsia="zh-CN"/>
              </w:rPr>
            </w:pPr>
            <w:r w:rsidRPr="00230AC2">
              <w:t>IMD2</w:t>
            </w:r>
          </w:p>
        </w:tc>
      </w:tr>
      <w:tr w:rsidR="00C97CFD" w:rsidRPr="00230AC2" w14:paraId="4858C3BB" w14:textId="77777777" w:rsidTr="004B595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35912E5" w14:textId="77777777" w:rsidR="00C97CFD" w:rsidRPr="00230AC2" w:rsidRDefault="00C97CFD" w:rsidP="00C97CFD">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B369291" w14:textId="77777777" w:rsidR="00C97CFD" w:rsidRPr="00230AC2" w:rsidRDefault="00C97CFD" w:rsidP="00C97CFD">
            <w:pPr>
              <w:pStyle w:val="TAC"/>
              <w:rPr>
                <w:lang w:val="en-US" w:eastAsia="zh-CN"/>
              </w:rPr>
            </w:pPr>
            <w:r w:rsidRPr="00230AC2">
              <w:rPr>
                <w:color w:val="000000"/>
              </w:rPr>
              <w:t>n48</w:t>
            </w:r>
          </w:p>
        </w:tc>
        <w:tc>
          <w:tcPr>
            <w:tcW w:w="960" w:type="dxa"/>
            <w:tcBorders>
              <w:top w:val="single" w:sz="4" w:space="0" w:color="auto"/>
              <w:left w:val="single" w:sz="4" w:space="0" w:color="auto"/>
              <w:right w:val="single" w:sz="4" w:space="0" w:color="auto"/>
            </w:tcBorders>
          </w:tcPr>
          <w:p w14:paraId="47A18111" w14:textId="77777777" w:rsidR="00C97CFD" w:rsidRPr="00230AC2" w:rsidRDefault="00C97CFD" w:rsidP="00C97CFD">
            <w:pPr>
              <w:pStyle w:val="TAC"/>
              <w:rPr>
                <w:lang w:val="en-US" w:eastAsia="zh-CN"/>
              </w:rPr>
            </w:pPr>
            <w:r w:rsidRPr="00230AC2">
              <w:rPr>
                <w:lang w:val="en-US" w:eastAsia="zh-CN"/>
              </w:rPr>
              <w:t>N/A</w:t>
            </w:r>
          </w:p>
        </w:tc>
        <w:tc>
          <w:tcPr>
            <w:tcW w:w="964" w:type="dxa"/>
            <w:tcBorders>
              <w:top w:val="single" w:sz="4" w:space="0" w:color="auto"/>
              <w:left w:val="single" w:sz="4" w:space="0" w:color="auto"/>
              <w:right w:val="single" w:sz="4" w:space="0" w:color="auto"/>
            </w:tcBorders>
          </w:tcPr>
          <w:p w14:paraId="19E15274" w14:textId="77777777" w:rsidR="00C97CFD" w:rsidRPr="00230AC2" w:rsidRDefault="00C97CFD" w:rsidP="00C97CFD">
            <w:pPr>
              <w:pStyle w:val="TAC"/>
              <w:rPr>
                <w:lang w:val="en-US" w:eastAsia="zh-CN"/>
              </w:rPr>
            </w:pPr>
            <w:r w:rsidRPr="00230AC2">
              <w:rPr>
                <w:lang w:val="en-US" w:eastAsia="zh-CN"/>
              </w:rPr>
              <w:t>N/A</w:t>
            </w:r>
          </w:p>
        </w:tc>
        <w:tc>
          <w:tcPr>
            <w:tcW w:w="960" w:type="dxa"/>
            <w:tcBorders>
              <w:top w:val="single" w:sz="4" w:space="0" w:color="auto"/>
              <w:left w:val="single" w:sz="4" w:space="0" w:color="auto"/>
              <w:right w:val="single" w:sz="4" w:space="0" w:color="auto"/>
            </w:tcBorders>
          </w:tcPr>
          <w:p w14:paraId="7424E77B" w14:textId="77777777" w:rsidR="00C97CFD" w:rsidRPr="00230AC2" w:rsidRDefault="00C97CFD" w:rsidP="00C97CFD">
            <w:pPr>
              <w:pStyle w:val="TAC"/>
              <w:rPr>
                <w:lang w:val="en-US" w:eastAsia="zh-CN"/>
              </w:rPr>
            </w:pPr>
            <w:r w:rsidRPr="00230AC2">
              <w:rPr>
                <w:lang w:val="en-US" w:eastAsia="zh-CN"/>
              </w:rPr>
              <w:t>N/A</w:t>
            </w:r>
          </w:p>
        </w:tc>
        <w:tc>
          <w:tcPr>
            <w:tcW w:w="960" w:type="dxa"/>
            <w:tcBorders>
              <w:top w:val="single" w:sz="4" w:space="0" w:color="auto"/>
              <w:left w:val="single" w:sz="4" w:space="0" w:color="auto"/>
              <w:right w:val="single" w:sz="4" w:space="0" w:color="auto"/>
            </w:tcBorders>
          </w:tcPr>
          <w:p w14:paraId="46D1547E" w14:textId="77777777" w:rsidR="00C97CFD" w:rsidRPr="00230AC2" w:rsidRDefault="00C97CFD" w:rsidP="00C97CFD">
            <w:pPr>
              <w:pStyle w:val="TAC"/>
              <w:rPr>
                <w:lang w:val="en-US" w:eastAsia="zh-CN"/>
              </w:rPr>
            </w:pPr>
            <w:r w:rsidRPr="00230AC2">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67A33485" w14:textId="77777777" w:rsidR="00C97CFD" w:rsidRPr="00230AC2" w:rsidRDefault="00C97CFD" w:rsidP="00C97CFD">
            <w:pPr>
              <w:pStyle w:val="TAC"/>
              <w:rPr>
                <w:lang w:val="en-US" w:eastAsia="zh-CN"/>
              </w:rPr>
            </w:pPr>
            <w:r w:rsidRPr="00230AC2">
              <w:rPr>
                <w:lang w:val="en-US" w:eastAsia="zh-CN"/>
              </w:rPr>
              <w:t>N/A</w:t>
            </w:r>
          </w:p>
        </w:tc>
        <w:tc>
          <w:tcPr>
            <w:tcW w:w="828" w:type="dxa"/>
            <w:tcBorders>
              <w:top w:val="single" w:sz="4" w:space="0" w:color="auto"/>
              <w:left w:val="single" w:sz="4" w:space="0" w:color="auto"/>
              <w:right w:val="single" w:sz="4" w:space="0" w:color="auto"/>
            </w:tcBorders>
            <w:vAlign w:val="center"/>
          </w:tcPr>
          <w:p w14:paraId="7B22CED8" w14:textId="77777777" w:rsidR="00C97CFD" w:rsidRPr="00230AC2" w:rsidRDefault="00C97CFD" w:rsidP="00C97CFD">
            <w:pPr>
              <w:pStyle w:val="TAC"/>
              <w:rPr>
                <w:lang w:val="en-US" w:eastAsia="zh-CN"/>
              </w:rPr>
            </w:pPr>
            <w:r w:rsidRPr="00230AC2">
              <w:rPr>
                <w:color w:val="000000"/>
                <w:lang w:eastAsia="zh-CN"/>
              </w:rPr>
              <w:t>FDD</w:t>
            </w:r>
          </w:p>
        </w:tc>
        <w:tc>
          <w:tcPr>
            <w:tcW w:w="1057" w:type="dxa"/>
            <w:tcBorders>
              <w:top w:val="single" w:sz="4" w:space="0" w:color="auto"/>
              <w:left w:val="single" w:sz="4" w:space="0" w:color="auto"/>
              <w:right w:val="single" w:sz="4" w:space="0" w:color="auto"/>
            </w:tcBorders>
          </w:tcPr>
          <w:p w14:paraId="01663054" w14:textId="77777777" w:rsidR="00C97CFD" w:rsidRPr="00230AC2" w:rsidRDefault="00C97CFD" w:rsidP="00C97CFD">
            <w:pPr>
              <w:pStyle w:val="TAC"/>
              <w:rPr>
                <w:lang w:val="en-US" w:eastAsia="zh-CN"/>
              </w:rPr>
            </w:pPr>
            <w:r w:rsidRPr="00230AC2">
              <w:t>IMD2</w:t>
            </w:r>
          </w:p>
        </w:tc>
      </w:tr>
      <w:tr w:rsidR="00C97CFD" w:rsidRPr="00230AC2" w14:paraId="4AC8BDB2" w14:textId="77777777" w:rsidTr="004B595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059C623" w14:textId="77777777" w:rsidR="00C97CFD" w:rsidRPr="00230AC2" w:rsidRDefault="00C97CFD" w:rsidP="00C97CFD">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F12EC8D" w14:textId="77777777" w:rsidR="00C97CFD" w:rsidRPr="00230AC2" w:rsidRDefault="00C97CFD" w:rsidP="00C97CFD">
            <w:pPr>
              <w:pStyle w:val="TAC"/>
              <w:rPr>
                <w:lang w:val="en-US" w:eastAsia="zh-CN"/>
              </w:rPr>
            </w:pPr>
            <w:r w:rsidRPr="00230AC2">
              <w:rPr>
                <w:color w:val="000000"/>
                <w:lang w:eastAsia="zh-CN"/>
              </w:rPr>
              <w:t>n71</w:t>
            </w:r>
          </w:p>
        </w:tc>
        <w:tc>
          <w:tcPr>
            <w:tcW w:w="960" w:type="dxa"/>
            <w:tcBorders>
              <w:top w:val="single" w:sz="4" w:space="0" w:color="auto"/>
              <w:left w:val="single" w:sz="4" w:space="0" w:color="auto"/>
              <w:right w:val="single" w:sz="4" w:space="0" w:color="auto"/>
            </w:tcBorders>
          </w:tcPr>
          <w:p w14:paraId="7409D422" w14:textId="77777777" w:rsidR="00C97CFD" w:rsidRPr="00230AC2" w:rsidRDefault="00C97CFD" w:rsidP="00C97CFD">
            <w:pPr>
              <w:pStyle w:val="TAC"/>
              <w:rPr>
                <w:lang w:val="en-US" w:eastAsia="zh-CN"/>
              </w:rPr>
            </w:pPr>
            <w:r w:rsidRPr="00230AC2">
              <w:rPr>
                <w:lang w:val="en-US" w:eastAsia="zh-CN"/>
              </w:rPr>
              <w:t>N/A</w:t>
            </w:r>
          </w:p>
        </w:tc>
        <w:tc>
          <w:tcPr>
            <w:tcW w:w="964" w:type="dxa"/>
            <w:tcBorders>
              <w:top w:val="single" w:sz="4" w:space="0" w:color="auto"/>
              <w:left w:val="single" w:sz="4" w:space="0" w:color="auto"/>
              <w:right w:val="single" w:sz="4" w:space="0" w:color="auto"/>
            </w:tcBorders>
          </w:tcPr>
          <w:p w14:paraId="381C004F" w14:textId="77777777" w:rsidR="00C97CFD" w:rsidRPr="00230AC2" w:rsidRDefault="00C97CFD" w:rsidP="00C97CFD">
            <w:pPr>
              <w:pStyle w:val="TAC"/>
              <w:rPr>
                <w:lang w:val="en-US" w:eastAsia="zh-CN"/>
              </w:rPr>
            </w:pPr>
            <w:r w:rsidRPr="00230AC2">
              <w:rPr>
                <w:lang w:val="en-US" w:eastAsia="zh-CN"/>
              </w:rPr>
              <w:t>N/A</w:t>
            </w:r>
          </w:p>
        </w:tc>
        <w:tc>
          <w:tcPr>
            <w:tcW w:w="960" w:type="dxa"/>
            <w:tcBorders>
              <w:top w:val="single" w:sz="4" w:space="0" w:color="auto"/>
              <w:left w:val="single" w:sz="4" w:space="0" w:color="auto"/>
              <w:right w:val="single" w:sz="4" w:space="0" w:color="auto"/>
            </w:tcBorders>
          </w:tcPr>
          <w:p w14:paraId="2544962A" w14:textId="77777777" w:rsidR="00C97CFD" w:rsidRPr="00230AC2" w:rsidRDefault="00C97CFD" w:rsidP="00C97CFD">
            <w:pPr>
              <w:pStyle w:val="TAC"/>
              <w:rPr>
                <w:lang w:val="en-US" w:eastAsia="zh-CN"/>
              </w:rPr>
            </w:pPr>
            <w:r w:rsidRPr="00230AC2">
              <w:rPr>
                <w:lang w:val="en-US" w:eastAsia="zh-CN"/>
              </w:rPr>
              <w:t>N/A</w:t>
            </w:r>
          </w:p>
        </w:tc>
        <w:tc>
          <w:tcPr>
            <w:tcW w:w="960" w:type="dxa"/>
            <w:tcBorders>
              <w:top w:val="single" w:sz="4" w:space="0" w:color="auto"/>
              <w:left w:val="single" w:sz="4" w:space="0" w:color="auto"/>
              <w:right w:val="single" w:sz="4" w:space="0" w:color="auto"/>
            </w:tcBorders>
          </w:tcPr>
          <w:p w14:paraId="53419D54" w14:textId="77777777" w:rsidR="00C97CFD" w:rsidRPr="00230AC2" w:rsidRDefault="00C97CFD" w:rsidP="00C97CFD">
            <w:pPr>
              <w:pStyle w:val="TAC"/>
              <w:rPr>
                <w:lang w:val="en-US" w:eastAsia="zh-CN"/>
              </w:rPr>
            </w:pPr>
            <w:r w:rsidRPr="00230AC2">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173D71B7" w14:textId="77777777" w:rsidR="00C97CFD" w:rsidRPr="00230AC2" w:rsidRDefault="00C97CFD" w:rsidP="00C97CFD">
            <w:pPr>
              <w:pStyle w:val="TAC"/>
              <w:rPr>
                <w:lang w:val="en-US" w:eastAsia="zh-CN"/>
              </w:rPr>
            </w:pPr>
            <w:r w:rsidRPr="00230AC2">
              <w:rPr>
                <w:lang w:val="en-US" w:eastAsia="zh-CN"/>
              </w:rPr>
              <w:t>N/A</w:t>
            </w:r>
          </w:p>
        </w:tc>
        <w:tc>
          <w:tcPr>
            <w:tcW w:w="828" w:type="dxa"/>
            <w:tcBorders>
              <w:top w:val="single" w:sz="4" w:space="0" w:color="auto"/>
              <w:left w:val="single" w:sz="4" w:space="0" w:color="auto"/>
              <w:right w:val="single" w:sz="4" w:space="0" w:color="auto"/>
            </w:tcBorders>
            <w:vAlign w:val="center"/>
          </w:tcPr>
          <w:p w14:paraId="2B4036EC" w14:textId="77777777" w:rsidR="00C97CFD" w:rsidRPr="00230AC2" w:rsidRDefault="00C97CFD" w:rsidP="00C97CFD">
            <w:pPr>
              <w:pStyle w:val="TAC"/>
              <w:rPr>
                <w:lang w:val="en-US" w:eastAsia="zh-CN"/>
              </w:rPr>
            </w:pPr>
            <w:r w:rsidRPr="00230AC2">
              <w:rPr>
                <w:color w:val="000000"/>
                <w:lang w:eastAsia="zh-CN"/>
              </w:rPr>
              <w:t>FDD</w:t>
            </w:r>
          </w:p>
        </w:tc>
        <w:tc>
          <w:tcPr>
            <w:tcW w:w="1057" w:type="dxa"/>
            <w:tcBorders>
              <w:top w:val="single" w:sz="4" w:space="0" w:color="auto"/>
              <w:left w:val="single" w:sz="4" w:space="0" w:color="auto"/>
              <w:right w:val="single" w:sz="4" w:space="0" w:color="auto"/>
            </w:tcBorders>
          </w:tcPr>
          <w:p w14:paraId="5987D379" w14:textId="77777777" w:rsidR="00C97CFD" w:rsidRPr="00230AC2" w:rsidRDefault="00C97CFD" w:rsidP="00C97CFD">
            <w:pPr>
              <w:pStyle w:val="TAC"/>
              <w:rPr>
                <w:lang w:val="en-US" w:eastAsia="zh-CN"/>
              </w:rPr>
            </w:pPr>
            <w:r w:rsidRPr="00230AC2">
              <w:t>N/A</w:t>
            </w:r>
          </w:p>
        </w:tc>
      </w:tr>
      <w:tr w:rsidR="00C97CFD" w:rsidRPr="00230AC2" w14:paraId="719785B6" w14:textId="77777777" w:rsidTr="004B595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2222F5B" w14:textId="77777777" w:rsidR="00C97CFD" w:rsidRPr="00230AC2" w:rsidRDefault="00C97CFD" w:rsidP="00C97C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7F79CB" w14:textId="77777777" w:rsidR="00C97CFD" w:rsidRPr="00230AC2" w:rsidRDefault="00C97CFD" w:rsidP="00C97CFD">
            <w:pPr>
              <w:pStyle w:val="TAC"/>
              <w:rPr>
                <w:lang w:val="en-US" w:eastAsia="zh-CN"/>
              </w:rPr>
            </w:pPr>
            <w:r w:rsidRPr="00230AC2">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69704260" w14:textId="77777777" w:rsidR="00C97CFD" w:rsidRPr="00230AC2" w:rsidRDefault="00C97CFD" w:rsidP="00C97CFD">
            <w:pPr>
              <w:pStyle w:val="TAC"/>
              <w:rPr>
                <w:lang w:val="en-US" w:eastAsia="zh-CN"/>
              </w:rPr>
            </w:pPr>
            <w:r w:rsidRPr="00230AC2">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12AF50B8" w14:textId="77777777" w:rsidR="00C97CFD" w:rsidRPr="00230AC2" w:rsidRDefault="00C97CFD" w:rsidP="00C97CFD">
            <w:pPr>
              <w:pStyle w:val="TAC"/>
              <w:rPr>
                <w:lang w:val="en-US" w:eastAsia="zh-CN"/>
              </w:rPr>
            </w:pPr>
            <w:r w:rsidRPr="00230AC2">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AB84F46" w14:textId="77777777" w:rsidR="00C97CFD" w:rsidRPr="00230AC2" w:rsidRDefault="00C97CFD" w:rsidP="00C97CFD">
            <w:pPr>
              <w:pStyle w:val="TAC"/>
              <w:rPr>
                <w:lang w:val="en-US" w:eastAsia="zh-CN"/>
              </w:rPr>
            </w:pPr>
            <w:r w:rsidRPr="00230AC2">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BC6259E" w14:textId="77777777" w:rsidR="00C97CFD" w:rsidRPr="00230AC2" w:rsidRDefault="00C97CFD" w:rsidP="00C97CFD">
            <w:pPr>
              <w:pStyle w:val="TAC"/>
              <w:rPr>
                <w:lang w:val="en-US" w:eastAsia="zh-CN"/>
              </w:rPr>
            </w:pPr>
            <w:r w:rsidRPr="00230AC2">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3B9DFB89" w14:textId="77777777" w:rsidR="00C97CFD" w:rsidRPr="00230AC2" w:rsidRDefault="00C97CFD" w:rsidP="00C97CFD">
            <w:pPr>
              <w:pStyle w:val="TAC"/>
              <w:rPr>
                <w:lang w:val="en-US" w:eastAsia="zh-CN"/>
              </w:rPr>
            </w:pPr>
            <w:r w:rsidRPr="00230AC2">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6C78824" w14:textId="77777777" w:rsidR="00C97CFD" w:rsidRPr="00230AC2" w:rsidRDefault="00C97CFD" w:rsidP="00C97CFD">
            <w:pPr>
              <w:pStyle w:val="TAC"/>
              <w:rPr>
                <w:lang w:val="en-US" w:eastAsia="zh-CN"/>
              </w:rPr>
            </w:pPr>
            <w:r w:rsidRPr="00230AC2">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FBEB0F6" w14:textId="77777777" w:rsidR="00C97CFD" w:rsidRPr="00230AC2" w:rsidRDefault="00C97CFD" w:rsidP="00C97CFD">
            <w:pPr>
              <w:pStyle w:val="TAC"/>
              <w:rPr>
                <w:lang w:val="en-US" w:eastAsia="zh-CN"/>
              </w:rPr>
            </w:pPr>
            <w:r w:rsidRPr="00230AC2">
              <w:t>N/A</w:t>
            </w:r>
          </w:p>
        </w:tc>
      </w:tr>
      <w:tr w:rsidR="00C97CFD" w:rsidRPr="00230AC2" w14:paraId="38F11170" w14:textId="77777777" w:rsidTr="004B5957">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5CF187BC" w14:textId="77777777" w:rsidR="00C97CFD" w:rsidRPr="00230AC2" w:rsidRDefault="00C97CFD" w:rsidP="004B5957">
            <w:pPr>
              <w:pStyle w:val="TAN"/>
              <w:rPr>
                <w:lang w:eastAsia="ja-JP"/>
              </w:rPr>
            </w:pPr>
            <w:r w:rsidRPr="00230AC2">
              <w:rPr>
                <w:lang w:eastAsia="ja-JP"/>
              </w:rPr>
              <w:t>NOTE 5:</w:t>
            </w:r>
            <w:r w:rsidRPr="00230AC2">
              <w:rPr>
                <w:lang w:eastAsia="ja-JP"/>
              </w:rPr>
              <w:tab/>
              <w:t>For a UE which supports this band combination only when the Band n77 frequency range restriction defined in NOTE 12 of Table 5.2-1 applies, the MSD test point(s) cannot be verified for the band combination and the test point(s) can be skipped.</w:t>
            </w:r>
          </w:p>
        </w:tc>
      </w:tr>
    </w:tbl>
    <w:p w14:paraId="1336BCDF" w14:textId="77777777" w:rsidR="00C97CFD" w:rsidRPr="004B5957" w:rsidRDefault="00C97CFD" w:rsidP="00C97CFD">
      <w:pPr>
        <w:rPr>
          <w:lang w:val="en-US"/>
        </w:rPr>
      </w:pPr>
    </w:p>
    <w:p w14:paraId="18E7283B" w14:textId="63354D28" w:rsidR="002A2307" w:rsidRDefault="002A2307" w:rsidP="004B5957">
      <w:pPr>
        <w:pStyle w:val="21"/>
      </w:pPr>
      <w:bookmarkStart w:id="214" w:name="_Toc136288209"/>
      <w:r>
        <w:t>5.14</w:t>
      </w:r>
      <w:r>
        <w:tab/>
        <w:t>CA_n1-n3-n38</w:t>
      </w:r>
      <w:bookmarkEnd w:id="214"/>
    </w:p>
    <w:p w14:paraId="76FF2C3B" w14:textId="139D1C61" w:rsidR="002A2307" w:rsidRPr="002A2307" w:rsidRDefault="002A2307" w:rsidP="002A2307">
      <w:pPr>
        <w:pStyle w:val="31"/>
      </w:pPr>
      <w:bookmarkStart w:id="215" w:name="_Toc136288210"/>
      <w:r>
        <w:t>5.14.1</w:t>
      </w:r>
      <w:r>
        <w:tab/>
      </w:r>
      <w:r w:rsidRPr="002A2307">
        <w:t>Common for 1 band UL and 2 bands UL CA</w:t>
      </w:r>
      <w:bookmarkEnd w:id="215"/>
    </w:p>
    <w:p w14:paraId="3650DA9B" w14:textId="4042F3CD" w:rsidR="002A2307" w:rsidRDefault="002A2307" w:rsidP="002A2307">
      <w:pPr>
        <w:pStyle w:val="41"/>
      </w:pPr>
      <w:bookmarkStart w:id="216" w:name="_Toc136288211"/>
      <w:r>
        <w:t>5.14.1.1</w:t>
      </w:r>
      <w:r>
        <w:tab/>
      </w:r>
      <w:r w:rsidRPr="002A2307">
        <w:t>Operating bands for CA</w:t>
      </w:r>
      <w:bookmarkEnd w:id="216"/>
    </w:p>
    <w:p w14:paraId="56DF39DC" w14:textId="7E075E38" w:rsidR="002A2307" w:rsidRDefault="002A2307" w:rsidP="002A2307">
      <w:pPr>
        <w:pStyle w:val="TH"/>
      </w:pPr>
      <w:r>
        <w:rPr>
          <w:rFonts w:cs="Arial"/>
        </w:rPr>
        <w:t xml:space="preserve">Table </w:t>
      </w:r>
      <w:r>
        <w:rPr>
          <w:rFonts w:cs="Arial"/>
          <w:lang w:val="en-US" w:eastAsia="zh-CN"/>
        </w:rPr>
        <w:t>5.14</w:t>
      </w:r>
      <w:r>
        <w:rPr>
          <w:rFonts w:cs="Arial"/>
          <w:lang w:eastAsia="zh-CN"/>
        </w:rPr>
        <w:t>.</w:t>
      </w:r>
      <w:r>
        <w:rPr>
          <w:rFonts w:cs="Arial"/>
          <w:lang w:val="en-US" w:eastAsia="zh-CN"/>
        </w:rPr>
        <w:t>1</w:t>
      </w:r>
      <w:r>
        <w:rPr>
          <w:rFonts w:cs="Arial"/>
          <w:lang w:eastAsia="zh-CN"/>
        </w:rPr>
        <w:t>.1</w:t>
      </w:r>
      <w:r>
        <w:rPr>
          <w:rFonts w:cs="Arial"/>
        </w:rPr>
        <w:t>-1</w:t>
      </w:r>
      <w: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2A2307" w14:paraId="7115887E" w14:textId="77777777" w:rsidTr="002615F9">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4CBB86AF" w14:textId="77777777" w:rsidR="002A2307" w:rsidRDefault="002A2307" w:rsidP="002615F9">
            <w:pPr>
              <w:pStyle w:val="TAH"/>
              <w:rPr>
                <w:rFonts w:eastAsia="Malgun Gothic" w:cs="Arial"/>
              </w:rPr>
            </w:pPr>
            <w:r>
              <w:rPr>
                <w:rFonts w:eastAsia="Malgun Gothic" w:cs="Arial"/>
                <w:lang w:eastAsia="ja-JP"/>
              </w:rPr>
              <w:t>NR</w:t>
            </w:r>
            <w:r>
              <w:rPr>
                <w:rFonts w:eastAsia="Malgun Gothic" w:cs="Arial"/>
              </w:rPr>
              <w:t xml:space="preserve"> Band</w:t>
            </w:r>
          </w:p>
        </w:tc>
        <w:tc>
          <w:tcPr>
            <w:tcW w:w="2976" w:type="dxa"/>
            <w:gridSpan w:val="3"/>
            <w:tcBorders>
              <w:top w:val="single" w:sz="4" w:space="0" w:color="auto"/>
              <w:left w:val="single" w:sz="4" w:space="0" w:color="auto"/>
              <w:bottom w:val="single" w:sz="4" w:space="0" w:color="auto"/>
              <w:right w:val="single" w:sz="4" w:space="0" w:color="auto"/>
            </w:tcBorders>
            <w:hideMark/>
          </w:tcPr>
          <w:p w14:paraId="512AD8A4" w14:textId="77777777" w:rsidR="002A2307" w:rsidRDefault="002A2307" w:rsidP="002615F9">
            <w:pPr>
              <w:pStyle w:val="TAH"/>
              <w:rPr>
                <w:rFonts w:eastAsia="Malgun Gothic" w:cs="Arial"/>
              </w:rPr>
            </w:pPr>
            <w:r>
              <w:rPr>
                <w:rFonts w:eastAsia="Malgun Gothic" w:cs="Arial"/>
              </w:rPr>
              <w:t>Uplink (UL) band</w:t>
            </w:r>
          </w:p>
        </w:tc>
        <w:tc>
          <w:tcPr>
            <w:tcW w:w="3116" w:type="dxa"/>
            <w:gridSpan w:val="3"/>
            <w:tcBorders>
              <w:top w:val="single" w:sz="4" w:space="0" w:color="auto"/>
              <w:left w:val="single" w:sz="4" w:space="0" w:color="auto"/>
              <w:bottom w:val="single" w:sz="4" w:space="0" w:color="auto"/>
              <w:right w:val="single" w:sz="4" w:space="0" w:color="auto"/>
            </w:tcBorders>
            <w:hideMark/>
          </w:tcPr>
          <w:p w14:paraId="73C5E916" w14:textId="77777777" w:rsidR="002A2307" w:rsidRDefault="002A2307" w:rsidP="002615F9">
            <w:pPr>
              <w:pStyle w:val="TAH"/>
              <w:rPr>
                <w:rFonts w:eastAsia="Malgun Gothic" w:cs="Arial"/>
              </w:rPr>
            </w:pPr>
            <w:r>
              <w:rPr>
                <w:rFonts w:eastAsia="Malgun Gothic" w:cs="Arial"/>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0A8BE536" w14:textId="77777777" w:rsidR="002A2307" w:rsidRDefault="002A2307" w:rsidP="002615F9">
            <w:pPr>
              <w:pStyle w:val="TAH"/>
              <w:rPr>
                <w:rFonts w:eastAsia="Malgun Gothic" w:cs="Arial"/>
              </w:rPr>
            </w:pPr>
            <w:r>
              <w:rPr>
                <w:rFonts w:eastAsia="Malgun Gothic" w:cs="Arial"/>
              </w:rPr>
              <w:t>Duplex</w:t>
            </w:r>
          </w:p>
          <w:p w14:paraId="33E4F19B" w14:textId="77777777" w:rsidR="002A2307" w:rsidRDefault="002A2307" w:rsidP="002615F9">
            <w:pPr>
              <w:pStyle w:val="TAH"/>
              <w:rPr>
                <w:rFonts w:ascii="Times New Roman" w:eastAsia="Malgun Gothic" w:hAnsi="Times New Roman"/>
              </w:rPr>
            </w:pPr>
            <w:r>
              <w:rPr>
                <w:rFonts w:eastAsia="Malgun Gothic" w:cs="Arial"/>
              </w:rPr>
              <w:t>mode</w:t>
            </w:r>
          </w:p>
        </w:tc>
      </w:tr>
      <w:tr w:rsidR="002A2307" w14:paraId="166E612C" w14:textId="77777777" w:rsidTr="002615F9">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62224B06" w14:textId="77777777" w:rsidR="002A2307" w:rsidRDefault="002A2307" w:rsidP="002615F9">
            <w:pPr>
              <w:spacing w:after="0"/>
              <w:rPr>
                <w:rFonts w:ascii="Arial" w:eastAsia="Malgun Gothic" w:hAnsi="Arial" w:cs="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58A50BC1" w14:textId="77777777" w:rsidR="002A2307" w:rsidRDefault="002A2307" w:rsidP="002615F9">
            <w:pPr>
              <w:pStyle w:val="TAH"/>
              <w:rPr>
                <w:rFonts w:eastAsia="Malgun Gothic" w:cs="Arial"/>
              </w:rPr>
            </w:pPr>
            <w:r>
              <w:rPr>
                <w:rFonts w:eastAsia="Malgun Gothic" w:cs="Arial"/>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hideMark/>
          </w:tcPr>
          <w:p w14:paraId="4EC0DE81" w14:textId="77777777" w:rsidR="002A2307" w:rsidRDefault="002A2307" w:rsidP="002615F9">
            <w:pPr>
              <w:pStyle w:val="TAH"/>
              <w:rPr>
                <w:rFonts w:eastAsia="Malgun Gothic" w:cs="Arial"/>
              </w:rPr>
            </w:pPr>
            <w:r>
              <w:rPr>
                <w:rFonts w:eastAsia="Malgun Gothic" w:cs="Arial"/>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5824CA36" w14:textId="77777777" w:rsidR="002A2307" w:rsidRDefault="002A2307" w:rsidP="002615F9">
            <w:pPr>
              <w:spacing w:after="0"/>
              <w:rPr>
                <w:rFonts w:eastAsia="Malgun Gothic"/>
                <w:b/>
                <w:sz w:val="18"/>
              </w:rPr>
            </w:pPr>
          </w:p>
        </w:tc>
      </w:tr>
      <w:tr w:rsidR="002A2307" w14:paraId="5668F833" w14:textId="77777777" w:rsidTr="002615F9">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23928983" w14:textId="77777777" w:rsidR="002A2307" w:rsidRDefault="002A2307" w:rsidP="002615F9">
            <w:pPr>
              <w:spacing w:after="0"/>
              <w:rPr>
                <w:rFonts w:ascii="Arial" w:eastAsia="Malgun Gothic" w:hAnsi="Arial" w:cs="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47B226BA" w14:textId="77777777" w:rsidR="002A2307" w:rsidRDefault="002A2307" w:rsidP="002615F9">
            <w:pPr>
              <w:pStyle w:val="TAH"/>
              <w:rPr>
                <w:rFonts w:eastAsia="Malgun Gothic" w:cs="Arial"/>
              </w:rPr>
            </w:pPr>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14:paraId="188499FF" w14:textId="77777777" w:rsidR="002A2307" w:rsidRDefault="002A2307" w:rsidP="002615F9">
            <w:pPr>
              <w:pStyle w:val="TAH"/>
              <w:rPr>
                <w:rFonts w:eastAsia="Malgun Gothic" w:cs="Arial"/>
              </w:rPr>
            </w:pPr>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321478BF" w14:textId="77777777" w:rsidR="002A2307" w:rsidRDefault="002A2307" w:rsidP="002615F9">
            <w:pPr>
              <w:spacing w:after="0"/>
              <w:rPr>
                <w:rFonts w:eastAsia="Malgun Gothic"/>
                <w:b/>
                <w:sz w:val="18"/>
              </w:rPr>
            </w:pPr>
          </w:p>
        </w:tc>
      </w:tr>
      <w:tr w:rsidR="002A2307" w14:paraId="50818443" w14:textId="77777777" w:rsidTr="002615F9">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14069AF1" w14:textId="77777777" w:rsidR="002A2307" w:rsidRPr="00A21B52" w:rsidRDefault="002A2307" w:rsidP="002615F9">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1</w:t>
            </w:r>
          </w:p>
        </w:tc>
        <w:tc>
          <w:tcPr>
            <w:tcW w:w="1088" w:type="dxa"/>
            <w:tcBorders>
              <w:top w:val="single" w:sz="4" w:space="0" w:color="auto"/>
              <w:left w:val="single" w:sz="4" w:space="0" w:color="auto"/>
              <w:bottom w:val="single" w:sz="4" w:space="0" w:color="auto"/>
              <w:right w:val="nil"/>
            </w:tcBorders>
            <w:vAlign w:val="center"/>
          </w:tcPr>
          <w:p w14:paraId="5C72BDEE" w14:textId="77777777" w:rsidR="002A2307" w:rsidRPr="004B5957" w:rsidRDefault="002A2307"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1920MHz</w:t>
            </w:r>
          </w:p>
        </w:tc>
        <w:tc>
          <w:tcPr>
            <w:tcW w:w="295" w:type="dxa"/>
            <w:tcBorders>
              <w:top w:val="single" w:sz="4" w:space="0" w:color="auto"/>
              <w:left w:val="nil"/>
              <w:bottom w:val="single" w:sz="4" w:space="0" w:color="auto"/>
              <w:right w:val="nil"/>
            </w:tcBorders>
            <w:vAlign w:val="center"/>
            <w:hideMark/>
          </w:tcPr>
          <w:p w14:paraId="38ED3E02" w14:textId="77777777" w:rsidR="002A2307" w:rsidRPr="004B5957" w:rsidRDefault="002A2307" w:rsidP="002615F9">
            <w:pPr>
              <w:keepNext/>
              <w:keepLines/>
              <w:spacing w:after="0"/>
              <w:jc w:val="center"/>
              <w:rPr>
                <w:rFonts w:ascii="Arial" w:eastAsia="宋体" w:hAnsi="Arial" w:cs="Arial"/>
                <w:sz w:val="18"/>
                <w:lang w:val="en-US" w:eastAsia="zh-CN"/>
              </w:rPr>
            </w:pPr>
            <w:r w:rsidRPr="004B5957">
              <w:rPr>
                <w:rFonts w:ascii="Arial" w:eastAsia="宋体" w:hAnsi="Arial" w:cs="Arial"/>
                <w:sz w:val="18"/>
                <w:lang w:val="en-US" w:eastAsia="zh-CN"/>
              </w:rPr>
              <w:t xml:space="preserve"> </w:t>
            </w:r>
            <w:r w:rsidRPr="004B5957">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0070B7CF" w14:textId="77777777" w:rsidR="002A2307" w:rsidRPr="004B5957" w:rsidRDefault="002A2307"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1980MHz</w:t>
            </w:r>
          </w:p>
        </w:tc>
        <w:tc>
          <w:tcPr>
            <w:tcW w:w="1231" w:type="dxa"/>
            <w:tcBorders>
              <w:top w:val="single" w:sz="4" w:space="0" w:color="auto"/>
              <w:left w:val="single" w:sz="4" w:space="0" w:color="auto"/>
              <w:bottom w:val="single" w:sz="4" w:space="0" w:color="auto"/>
              <w:right w:val="nil"/>
            </w:tcBorders>
            <w:vAlign w:val="center"/>
          </w:tcPr>
          <w:p w14:paraId="7F4834F2" w14:textId="77777777" w:rsidR="002A2307" w:rsidRPr="004B5957" w:rsidRDefault="002A2307"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2110MHz</w:t>
            </w:r>
          </w:p>
        </w:tc>
        <w:tc>
          <w:tcPr>
            <w:tcW w:w="355" w:type="dxa"/>
            <w:tcBorders>
              <w:top w:val="single" w:sz="4" w:space="0" w:color="auto"/>
              <w:left w:val="nil"/>
              <w:bottom w:val="single" w:sz="4" w:space="0" w:color="auto"/>
              <w:right w:val="nil"/>
            </w:tcBorders>
            <w:vAlign w:val="center"/>
            <w:hideMark/>
          </w:tcPr>
          <w:p w14:paraId="10242353" w14:textId="77777777" w:rsidR="002A2307" w:rsidRPr="004B5957" w:rsidRDefault="002A2307" w:rsidP="002615F9">
            <w:pPr>
              <w:keepNext/>
              <w:keepLines/>
              <w:spacing w:after="0"/>
              <w:jc w:val="center"/>
              <w:rPr>
                <w:rFonts w:ascii="Arial" w:hAnsi="Arial" w:cs="Arial"/>
                <w:sz w:val="18"/>
                <w:lang w:eastAsia="ja-JP"/>
              </w:rPr>
            </w:pPr>
            <w:r w:rsidRPr="004B5957">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556BEC76" w14:textId="77777777" w:rsidR="002A2307" w:rsidRPr="004B5957" w:rsidRDefault="002A2307" w:rsidP="002615F9">
            <w:pPr>
              <w:keepNext/>
              <w:keepLines/>
              <w:spacing w:after="0"/>
              <w:jc w:val="center"/>
              <w:rPr>
                <w:rFonts w:ascii="Arial" w:hAnsi="Arial" w:cs="Arial"/>
                <w:sz w:val="18"/>
                <w:lang w:eastAsia="ja-JP"/>
              </w:rPr>
            </w:pPr>
            <w:r w:rsidRPr="004B5957">
              <w:rPr>
                <w:rFonts w:ascii="Arial" w:eastAsia="宋体" w:hAnsi="Arial" w:cs="Arial"/>
                <w:sz w:val="18"/>
                <w:lang w:eastAsia="zh-CN"/>
              </w:rPr>
              <w:t>2170MHz</w:t>
            </w:r>
          </w:p>
        </w:tc>
        <w:tc>
          <w:tcPr>
            <w:tcW w:w="1043" w:type="dxa"/>
            <w:tcBorders>
              <w:top w:val="single" w:sz="4" w:space="0" w:color="auto"/>
              <w:left w:val="single" w:sz="4" w:space="0" w:color="auto"/>
              <w:bottom w:val="single" w:sz="4" w:space="0" w:color="auto"/>
              <w:right w:val="single" w:sz="4" w:space="0" w:color="auto"/>
            </w:tcBorders>
            <w:vAlign w:val="center"/>
          </w:tcPr>
          <w:p w14:paraId="285B4562" w14:textId="77777777" w:rsidR="002A2307" w:rsidRPr="004B5957" w:rsidRDefault="002A2307"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FDD</w:t>
            </w:r>
          </w:p>
        </w:tc>
      </w:tr>
      <w:tr w:rsidR="002A2307" w14:paraId="257D90B4" w14:textId="77777777" w:rsidTr="002615F9">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13BBD902" w14:textId="77777777" w:rsidR="002A2307" w:rsidRDefault="002A2307" w:rsidP="002615F9">
            <w:pPr>
              <w:keepNext/>
              <w:keepLines/>
              <w:spacing w:after="0"/>
              <w:jc w:val="center"/>
              <w:rPr>
                <w:rFonts w:ascii="Arial"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3</w:t>
            </w:r>
          </w:p>
        </w:tc>
        <w:tc>
          <w:tcPr>
            <w:tcW w:w="1088" w:type="dxa"/>
            <w:tcBorders>
              <w:top w:val="single" w:sz="4" w:space="0" w:color="auto"/>
              <w:left w:val="single" w:sz="4" w:space="0" w:color="auto"/>
              <w:bottom w:val="single" w:sz="4" w:space="0" w:color="auto"/>
              <w:right w:val="nil"/>
            </w:tcBorders>
            <w:vAlign w:val="center"/>
          </w:tcPr>
          <w:p w14:paraId="2880CCF6" w14:textId="77777777" w:rsidR="002A2307" w:rsidRPr="004B5957" w:rsidRDefault="002A2307"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1710MHz</w:t>
            </w:r>
          </w:p>
        </w:tc>
        <w:tc>
          <w:tcPr>
            <w:tcW w:w="295" w:type="dxa"/>
            <w:tcBorders>
              <w:top w:val="single" w:sz="4" w:space="0" w:color="auto"/>
              <w:left w:val="nil"/>
              <w:bottom w:val="single" w:sz="4" w:space="0" w:color="auto"/>
              <w:right w:val="nil"/>
            </w:tcBorders>
            <w:vAlign w:val="center"/>
            <w:hideMark/>
          </w:tcPr>
          <w:p w14:paraId="7043CBC9" w14:textId="77777777" w:rsidR="002A2307" w:rsidRPr="004B5957" w:rsidRDefault="002A2307" w:rsidP="002615F9">
            <w:pPr>
              <w:keepNext/>
              <w:keepLines/>
              <w:spacing w:after="0"/>
              <w:jc w:val="center"/>
              <w:rPr>
                <w:rFonts w:ascii="Arial" w:hAnsi="Arial" w:cs="Arial"/>
                <w:sz w:val="18"/>
                <w:lang w:eastAsia="ja-JP"/>
              </w:rPr>
            </w:pPr>
            <w:r w:rsidRPr="004B5957">
              <w:rPr>
                <w:rFonts w:ascii="Arial" w:eastAsia="宋体" w:hAnsi="Arial" w:cs="Arial"/>
                <w:sz w:val="18"/>
                <w:lang w:val="en-US" w:eastAsia="zh-CN"/>
              </w:rPr>
              <w:t xml:space="preserve"> </w:t>
            </w:r>
            <w:r w:rsidRPr="004B5957">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73EDD6BA" w14:textId="77777777" w:rsidR="002A2307" w:rsidRPr="004B5957" w:rsidRDefault="002A2307" w:rsidP="002615F9">
            <w:pPr>
              <w:keepNext/>
              <w:keepLines/>
              <w:spacing w:after="0"/>
              <w:jc w:val="center"/>
              <w:rPr>
                <w:rFonts w:ascii="Arial" w:hAnsi="Arial" w:cs="Arial"/>
                <w:sz w:val="18"/>
                <w:lang w:eastAsia="ja-JP"/>
              </w:rPr>
            </w:pPr>
            <w:r w:rsidRPr="004B5957">
              <w:rPr>
                <w:rFonts w:ascii="Arial" w:eastAsia="宋体" w:hAnsi="Arial" w:cs="Arial"/>
                <w:sz w:val="18"/>
                <w:lang w:eastAsia="zh-CN"/>
              </w:rPr>
              <w:t>1785MHz</w:t>
            </w:r>
          </w:p>
        </w:tc>
        <w:tc>
          <w:tcPr>
            <w:tcW w:w="1231" w:type="dxa"/>
            <w:tcBorders>
              <w:top w:val="single" w:sz="4" w:space="0" w:color="auto"/>
              <w:left w:val="single" w:sz="4" w:space="0" w:color="auto"/>
              <w:bottom w:val="single" w:sz="4" w:space="0" w:color="auto"/>
              <w:right w:val="nil"/>
            </w:tcBorders>
            <w:vAlign w:val="center"/>
          </w:tcPr>
          <w:p w14:paraId="06538F64" w14:textId="77777777" w:rsidR="002A2307" w:rsidRPr="004B5957" w:rsidRDefault="002A2307" w:rsidP="002615F9">
            <w:pPr>
              <w:keepNext/>
              <w:keepLines/>
              <w:spacing w:after="0"/>
              <w:jc w:val="center"/>
              <w:rPr>
                <w:rFonts w:ascii="Arial" w:hAnsi="Arial" w:cs="Arial"/>
                <w:sz w:val="18"/>
                <w:lang w:eastAsia="ja-JP"/>
              </w:rPr>
            </w:pPr>
            <w:r w:rsidRPr="004B5957">
              <w:rPr>
                <w:rFonts w:ascii="Arial" w:eastAsia="宋体" w:hAnsi="Arial" w:cs="Arial"/>
                <w:sz w:val="18"/>
                <w:lang w:eastAsia="zh-CN"/>
              </w:rPr>
              <w:t>1805MHz</w:t>
            </w:r>
          </w:p>
        </w:tc>
        <w:tc>
          <w:tcPr>
            <w:tcW w:w="355" w:type="dxa"/>
            <w:tcBorders>
              <w:top w:val="single" w:sz="4" w:space="0" w:color="auto"/>
              <w:left w:val="nil"/>
              <w:bottom w:val="single" w:sz="4" w:space="0" w:color="auto"/>
              <w:right w:val="nil"/>
            </w:tcBorders>
            <w:vAlign w:val="center"/>
            <w:hideMark/>
          </w:tcPr>
          <w:p w14:paraId="4EB09F82" w14:textId="77777777" w:rsidR="002A2307" w:rsidRPr="004B5957" w:rsidRDefault="002A2307" w:rsidP="002615F9">
            <w:pPr>
              <w:keepNext/>
              <w:keepLines/>
              <w:spacing w:after="0"/>
              <w:jc w:val="center"/>
              <w:rPr>
                <w:rFonts w:ascii="Arial" w:hAnsi="Arial" w:cs="Arial"/>
                <w:sz w:val="18"/>
                <w:lang w:eastAsia="ja-JP"/>
              </w:rPr>
            </w:pPr>
            <w:r w:rsidRPr="004B5957">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68E41032" w14:textId="77777777" w:rsidR="002A2307" w:rsidRPr="004B5957" w:rsidRDefault="002A2307" w:rsidP="002615F9">
            <w:pPr>
              <w:keepNext/>
              <w:keepLines/>
              <w:spacing w:after="0"/>
              <w:jc w:val="center"/>
              <w:rPr>
                <w:rFonts w:ascii="Arial" w:hAnsi="Arial" w:cs="Arial"/>
                <w:sz w:val="18"/>
                <w:lang w:eastAsia="ja-JP"/>
              </w:rPr>
            </w:pPr>
            <w:r w:rsidRPr="004B5957">
              <w:rPr>
                <w:rFonts w:ascii="Arial" w:eastAsia="宋体" w:hAnsi="Arial" w:cs="Arial"/>
                <w:sz w:val="18"/>
                <w:lang w:eastAsia="zh-CN"/>
              </w:rPr>
              <w:t>1880MHz</w:t>
            </w:r>
          </w:p>
        </w:tc>
        <w:tc>
          <w:tcPr>
            <w:tcW w:w="1043" w:type="dxa"/>
            <w:tcBorders>
              <w:top w:val="single" w:sz="4" w:space="0" w:color="auto"/>
              <w:left w:val="single" w:sz="4" w:space="0" w:color="auto"/>
              <w:bottom w:val="single" w:sz="4" w:space="0" w:color="auto"/>
              <w:right w:val="single" w:sz="4" w:space="0" w:color="auto"/>
            </w:tcBorders>
            <w:vAlign w:val="center"/>
          </w:tcPr>
          <w:p w14:paraId="104E436E" w14:textId="77777777" w:rsidR="002A2307" w:rsidRPr="004B5957" w:rsidRDefault="002A2307"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FDD</w:t>
            </w:r>
          </w:p>
        </w:tc>
      </w:tr>
      <w:tr w:rsidR="002A2307" w14:paraId="0EB300EC" w14:textId="77777777" w:rsidTr="002615F9">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5D2516A4" w14:textId="77777777" w:rsidR="002A2307" w:rsidRDefault="002A2307" w:rsidP="002615F9">
            <w:pPr>
              <w:keepNext/>
              <w:keepLines/>
              <w:spacing w:after="0"/>
              <w:jc w:val="center"/>
              <w:rPr>
                <w:rFonts w:ascii="Arial" w:hAnsi="Arial" w:cs="Arial"/>
                <w:sz w:val="18"/>
                <w:lang w:val="en-US" w:eastAsia="zh-CN"/>
              </w:rPr>
            </w:pPr>
            <w:r>
              <w:rPr>
                <w:rFonts w:ascii="Arial" w:eastAsia="宋体" w:hAnsi="Arial" w:cs="Arial"/>
                <w:sz w:val="18"/>
                <w:lang w:val="en-US" w:eastAsia="zh-CN"/>
              </w:rPr>
              <w:t>n38</w:t>
            </w:r>
          </w:p>
        </w:tc>
        <w:tc>
          <w:tcPr>
            <w:tcW w:w="1088" w:type="dxa"/>
            <w:tcBorders>
              <w:top w:val="single" w:sz="4" w:space="0" w:color="auto"/>
              <w:left w:val="single" w:sz="4" w:space="0" w:color="auto"/>
              <w:bottom w:val="single" w:sz="4" w:space="0" w:color="auto"/>
              <w:right w:val="nil"/>
            </w:tcBorders>
            <w:vAlign w:val="center"/>
          </w:tcPr>
          <w:p w14:paraId="72E275D4" w14:textId="77777777" w:rsidR="002A2307" w:rsidRPr="004B5957" w:rsidRDefault="002A2307"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2570MHz</w:t>
            </w:r>
          </w:p>
        </w:tc>
        <w:tc>
          <w:tcPr>
            <w:tcW w:w="295" w:type="dxa"/>
            <w:tcBorders>
              <w:top w:val="single" w:sz="4" w:space="0" w:color="auto"/>
              <w:left w:val="nil"/>
              <w:bottom w:val="single" w:sz="4" w:space="0" w:color="auto"/>
              <w:right w:val="nil"/>
            </w:tcBorders>
            <w:vAlign w:val="center"/>
            <w:hideMark/>
          </w:tcPr>
          <w:p w14:paraId="74CF4790" w14:textId="77777777" w:rsidR="002A2307" w:rsidRPr="004B5957" w:rsidRDefault="002A2307" w:rsidP="002615F9">
            <w:pPr>
              <w:keepNext/>
              <w:keepLines/>
              <w:spacing w:after="0"/>
              <w:jc w:val="center"/>
              <w:rPr>
                <w:rFonts w:ascii="Arial" w:hAnsi="Arial" w:cs="Arial"/>
                <w:sz w:val="18"/>
                <w:lang w:val="en-US" w:eastAsia="zh-CN"/>
              </w:rPr>
            </w:pPr>
            <w:r w:rsidRPr="004B5957">
              <w:rPr>
                <w:rFonts w:ascii="Arial" w:eastAsia="宋体" w:hAnsi="Arial" w:cs="Arial"/>
                <w:sz w:val="18"/>
                <w:lang w:val="en-US" w:eastAsia="zh-CN"/>
              </w:rPr>
              <w:t xml:space="preserve"> </w:t>
            </w:r>
            <w:r w:rsidRPr="004B5957">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4EF961C3" w14:textId="77777777" w:rsidR="002A2307" w:rsidRPr="004B5957" w:rsidRDefault="002A2307" w:rsidP="002615F9">
            <w:pPr>
              <w:keepNext/>
              <w:keepLines/>
              <w:spacing w:after="0"/>
              <w:jc w:val="center"/>
              <w:rPr>
                <w:rFonts w:ascii="Arial" w:hAnsi="Arial" w:cs="Arial"/>
                <w:sz w:val="18"/>
                <w:lang w:eastAsia="ja-JP"/>
              </w:rPr>
            </w:pPr>
            <w:r w:rsidRPr="004B5957">
              <w:rPr>
                <w:rFonts w:ascii="Arial" w:eastAsia="宋体" w:hAnsi="Arial" w:cs="Arial"/>
                <w:sz w:val="18"/>
                <w:lang w:eastAsia="zh-CN"/>
              </w:rPr>
              <w:t>2620MHz</w:t>
            </w:r>
          </w:p>
        </w:tc>
        <w:tc>
          <w:tcPr>
            <w:tcW w:w="1231" w:type="dxa"/>
            <w:tcBorders>
              <w:top w:val="single" w:sz="4" w:space="0" w:color="auto"/>
              <w:left w:val="single" w:sz="4" w:space="0" w:color="auto"/>
              <w:bottom w:val="single" w:sz="4" w:space="0" w:color="auto"/>
              <w:right w:val="nil"/>
            </w:tcBorders>
            <w:vAlign w:val="center"/>
          </w:tcPr>
          <w:p w14:paraId="502858D2" w14:textId="77777777" w:rsidR="002A2307" w:rsidRPr="004B5957" w:rsidRDefault="002A2307"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2570MHz</w:t>
            </w:r>
          </w:p>
        </w:tc>
        <w:tc>
          <w:tcPr>
            <w:tcW w:w="355" w:type="dxa"/>
            <w:tcBorders>
              <w:top w:val="single" w:sz="4" w:space="0" w:color="auto"/>
              <w:left w:val="nil"/>
              <w:bottom w:val="single" w:sz="4" w:space="0" w:color="auto"/>
              <w:right w:val="nil"/>
            </w:tcBorders>
            <w:vAlign w:val="center"/>
            <w:hideMark/>
          </w:tcPr>
          <w:p w14:paraId="36E4481B" w14:textId="77777777" w:rsidR="002A2307" w:rsidRPr="004B5957" w:rsidRDefault="002A2307" w:rsidP="002615F9">
            <w:pPr>
              <w:keepNext/>
              <w:keepLines/>
              <w:spacing w:after="0"/>
              <w:jc w:val="center"/>
              <w:rPr>
                <w:rFonts w:ascii="Arial" w:hAnsi="Arial" w:cs="Arial"/>
                <w:sz w:val="18"/>
                <w:lang w:val="en-US" w:eastAsia="zh-CN"/>
              </w:rPr>
            </w:pPr>
            <w:r w:rsidRPr="004B5957">
              <w:rPr>
                <w:rFonts w:ascii="Arial" w:eastAsia="宋体" w:hAnsi="Arial" w:cs="Arial"/>
                <w:sz w:val="18"/>
                <w:lang w:val="en-US" w:eastAsia="zh-CN"/>
              </w:rPr>
              <w:t xml:space="preserve"> </w:t>
            </w:r>
            <w:r w:rsidRPr="004B5957">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6EAF0926" w14:textId="77777777" w:rsidR="002A2307" w:rsidRPr="004B5957" w:rsidRDefault="002A2307" w:rsidP="002615F9">
            <w:pPr>
              <w:keepNext/>
              <w:keepLines/>
              <w:spacing w:after="0"/>
              <w:jc w:val="center"/>
              <w:rPr>
                <w:rFonts w:ascii="Arial" w:hAnsi="Arial" w:cs="Arial"/>
                <w:sz w:val="18"/>
                <w:lang w:eastAsia="ja-JP"/>
              </w:rPr>
            </w:pPr>
            <w:r w:rsidRPr="004B5957">
              <w:rPr>
                <w:rFonts w:ascii="Arial" w:eastAsia="宋体" w:hAnsi="Arial" w:cs="Arial"/>
                <w:sz w:val="18"/>
                <w:lang w:eastAsia="zh-CN"/>
              </w:rPr>
              <w:t>2620MHz</w:t>
            </w:r>
          </w:p>
        </w:tc>
        <w:tc>
          <w:tcPr>
            <w:tcW w:w="1043" w:type="dxa"/>
            <w:tcBorders>
              <w:top w:val="single" w:sz="4" w:space="0" w:color="auto"/>
              <w:left w:val="single" w:sz="4" w:space="0" w:color="auto"/>
              <w:bottom w:val="single" w:sz="4" w:space="0" w:color="auto"/>
              <w:right w:val="single" w:sz="4" w:space="0" w:color="auto"/>
            </w:tcBorders>
            <w:vAlign w:val="center"/>
          </w:tcPr>
          <w:p w14:paraId="4BFEF2BC" w14:textId="77777777" w:rsidR="002A2307" w:rsidRPr="004B5957" w:rsidRDefault="002A2307"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TDD</w:t>
            </w:r>
          </w:p>
        </w:tc>
      </w:tr>
    </w:tbl>
    <w:p w14:paraId="0437236C" w14:textId="77777777" w:rsidR="002A2307" w:rsidRPr="00A21B52" w:rsidRDefault="002A2307" w:rsidP="002A2307">
      <w:pPr>
        <w:rPr>
          <w:rFonts w:eastAsia="宋体"/>
          <w:lang w:eastAsia="zh-CN"/>
        </w:rPr>
      </w:pPr>
    </w:p>
    <w:p w14:paraId="525696DD" w14:textId="2E278A10" w:rsidR="002A2307" w:rsidRDefault="002A2307" w:rsidP="002A2307">
      <w:pPr>
        <w:pStyle w:val="41"/>
      </w:pPr>
      <w:bookmarkStart w:id="217" w:name="_Toc136288212"/>
      <w:r>
        <w:lastRenderedPageBreak/>
        <w:t>5.14.1.2</w:t>
      </w:r>
      <w:r>
        <w:tab/>
      </w:r>
      <w:r w:rsidRPr="002A2307">
        <w:t>Channel bandwidths per operating band for CA</w:t>
      </w:r>
      <w:bookmarkEnd w:id="217"/>
    </w:p>
    <w:p w14:paraId="5EE671B4" w14:textId="1EE5EE02" w:rsidR="002A2307" w:rsidRDefault="002A2307" w:rsidP="002A2307">
      <w:pPr>
        <w:pStyle w:val="TH"/>
        <w:rPr>
          <w:rFonts w:cs="Arial"/>
          <w:lang w:val="en-US" w:eastAsia="zh-CN"/>
        </w:rPr>
      </w:pPr>
      <w:r>
        <w:rPr>
          <w:rFonts w:cs="Arial"/>
        </w:rPr>
        <w:t xml:space="preserve">Table </w:t>
      </w:r>
      <w:r>
        <w:rPr>
          <w:rFonts w:cs="Arial"/>
          <w:lang w:val="en-US" w:eastAsia="zh-CN"/>
        </w:rPr>
        <w:t>5.14.1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 xml:space="preserve">band </w:t>
      </w:r>
      <w:r w:rsidRPr="00A21B52">
        <w:rPr>
          <w:rFonts w:cs="Arial"/>
          <w:lang w:val="en-US" w:eastAsia="zh-CN"/>
        </w:rPr>
        <w:t>CA_n1-n3-n38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2A2307" w14:paraId="31264842" w14:textId="77777777" w:rsidTr="002615F9">
        <w:trPr>
          <w:trHeight w:val="187"/>
        </w:trPr>
        <w:tc>
          <w:tcPr>
            <w:tcW w:w="1983" w:type="dxa"/>
            <w:tcBorders>
              <w:top w:val="single" w:sz="4" w:space="0" w:color="auto"/>
              <w:left w:val="single" w:sz="4" w:space="0" w:color="auto"/>
              <w:bottom w:val="single" w:sz="4" w:space="0" w:color="auto"/>
              <w:right w:val="single" w:sz="4" w:space="0" w:color="auto"/>
            </w:tcBorders>
            <w:vAlign w:val="center"/>
            <w:hideMark/>
          </w:tcPr>
          <w:p w14:paraId="49A4E2ED" w14:textId="77777777" w:rsidR="002A2307" w:rsidRDefault="002A2307" w:rsidP="002615F9">
            <w:pPr>
              <w:pStyle w:val="TAH"/>
              <w:rPr>
                <w:szCs w:val="18"/>
                <w:lang w:eastAsia="zh-CN"/>
              </w:rPr>
            </w:pPr>
            <w:r>
              <w:t>NR CA configuration</w:t>
            </w:r>
          </w:p>
        </w:tc>
        <w:tc>
          <w:tcPr>
            <w:tcW w:w="1690" w:type="dxa"/>
            <w:tcBorders>
              <w:top w:val="single" w:sz="4" w:space="0" w:color="auto"/>
              <w:left w:val="single" w:sz="4" w:space="0" w:color="auto"/>
              <w:bottom w:val="single" w:sz="4" w:space="0" w:color="auto"/>
              <w:right w:val="single" w:sz="4" w:space="0" w:color="auto"/>
            </w:tcBorders>
            <w:vAlign w:val="center"/>
            <w:hideMark/>
          </w:tcPr>
          <w:p w14:paraId="55A28473" w14:textId="77777777" w:rsidR="002A2307" w:rsidRDefault="002A2307" w:rsidP="002615F9">
            <w:pPr>
              <w:pStyle w:val="TAH"/>
              <w:rPr>
                <w:szCs w:val="18"/>
                <w:lang w:eastAsia="zh-CN"/>
              </w:rPr>
            </w:pPr>
            <w:r>
              <w:t>Uplink CA configuration</w:t>
            </w:r>
            <w:r>
              <w:rPr>
                <w:lang w:eastAsia="zh-CN"/>
              </w:rPr>
              <w:t xml:space="preserve"> </w:t>
            </w:r>
            <w:r>
              <w:t>or single uplink carrier</w:t>
            </w:r>
          </w:p>
        </w:tc>
        <w:tc>
          <w:tcPr>
            <w:tcW w:w="730" w:type="dxa"/>
            <w:tcBorders>
              <w:top w:val="single" w:sz="4" w:space="0" w:color="auto"/>
              <w:left w:val="single" w:sz="4" w:space="0" w:color="auto"/>
              <w:bottom w:val="single" w:sz="4" w:space="0" w:color="auto"/>
              <w:right w:val="single" w:sz="4" w:space="0" w:color="auto"/>
            </w:tcBorders>
            <w:vAlign w:val="center"/>
            <w:hideMark/>
          </w:tcPr>
          <w:p w14:paraId="56C00E43" w14:textId="77777777" w:rsidR="002A2307" w:rsidRDefault="002A2307" w:rsidP="002615F9">
            <w:pPr>
              <w:pStyle w:val="TAH"/>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0EFFC0E" w14:textId="77777777" w:rsidR="002A2307" w:rsidRDefault="002A2307" w:rsidP="002615F9">
            <w:pPr>
              <w:pStyle w:val="TAH"/>
              <w:rPr>
                <w:rFonts w:cs="Arial"/>
                <w:szCs w:val="18"/>
                <w:lang w:val="en-US" w:eastAsia="zh-CN" w:bidi="ar"/>
              </w:rPr>
            </w:pPr>
            <w:r>
              <w:rPr>
                <w:lang w:eastAsia="zh-CN"/>
              </w:rPr>
              <w:t>Channel bandwidth (MHz)</w:t>
            </w:r>
          </w:p>
        </w:tc>
        <w:tc>
          <w:tcPr>
            <w:tcW w:w="1360" w:type="dxa"/>
            <w:tcBorders>
              <w:top w:val="single" w:sz="4" w:space="0" w:color="auto"/>
              <w:left w:val="single" w:sz="4" w:space="0" w:color="auto"/>
              <w:bottom w:val="nil"/>
              <w:right w:val="single" w:sz="4" w:space="0" w:color="auto"/>
            </w:tcBorders>
            <w:vAlign w:val="center"/>
            <w:hideMark/>
          </w:tcPr>
          <w:p w14:paraId="31A56527" w14:textId="77777777" w:rsidR="002A2307" w:rsidRDefault="002A2307" w:rsidP="002615F9">
            <w:pPr>
              <w:pStyle w:val="TAH"/>
              <w:rPr>
                <w:szCs w:val="18"/>
                <w:lang w:val="en-US" w:eastAsia="zh-CN"/>
              </w:rPr>
            </w:pPr>
            <w:r>
              <w:t>Bandwidth combination set</w:t>
            </w:r>
          </w:p>
        </w:tc>
      </w:tr>
      <w:tr w:rsidR="002A2307" w14:paraId="60C7C505" w14:textId="77777777" w:rsidTr="002615F9">
        <w:trPr>
          <w:trHeight w:val="187"/>
        </w:trPr>
        <w:tc>
          <w:tcPr>
            <w:tcW w:w="1983" w:type="dxa"/>
            <w:tcBorders>
              <w:top w:val="single" w:sz="4" w:space="0" w:color="auto"/>
              <w:left w:val="single" w:sz="4" w:space="0" w:color="auto"/>
              <w:bottom w:val="nil"/>
              <w:right w:val="single" w:sz="4" w:space="0" w:color="auto"/>
            </w:tcBorders>
            <w:vAlign w:val="center"/>
            <w:hideMark/>
          </w:tcPr>
          <w:p w14:paraId="24AEE392" w14:textId="77777777" w:rsidR="002A2307" w:rsidRDefault="002A2307" w:rsidP="002615F9">
            <w:pPr>
              <w:pStyle w:val="TAC"/>
              <w:rPr>
                <w:rFonts w:eastAsia="宋体"/>
                <w:szCs w:val="18"/>
                <w:lang w:val="en-US" w:eastAsia="zh-CN"/>
              </w:rPr>
            </w:pPr>
            <w:r w:rsidRPr="00A21B52">
              <w:rPr>
                <w:szCs w:val="18"/>
                <w:lang w:eastAsia="zh-CN"/>
              </w:rPr>
              <w:t>CA_n1A-n3A-n38A</w:t>
            </w:r>
          </w:p>
        </w:tc>
        <w:tc>
          <w:tcPr>
            <w:tcW w:w="1690" w:type="dxa"/>
            <w:tcBorders>
              <w:top w:val="single" w:sz="4" w:space="0" w:color="auto"/>
              <w:left w:val="single" w:sz="4" w:space="0" w:color="auto"/>
              <w:bottom w:val="nil"/>
              <w:right w:val="single" w:sz="4" w:space="0" w:color="auto"/>
            </w:tcBorders>
            <w:vAlign w:val="center"/>
            <w:hideMark/>
          </w:tcPr>
          <w:p w14:paraId="645D187A" w14:textId="77777777" w:rsidR="002A2307" w:rsidRPr="00A21B52" w:rsidRDefault="002A2307" w:rsidP="002615F9">
            <w:pPr>
              <w:pStyle w:val="TAC"/>
              <w:rPr>
                <w:rFonts w:eastAsia="宋体"/>
                <w:szCs w:val="18"/>
                <w:lang w:val="en-US" w:eastAsia="zh-CN"/>
              </w:rPr>
            </w:pPr>
            <w:r>
              <w:rPr>
                <w:szCs w:val="18"/>
                <w:lang w:val="en-US" w:eastAsia="zh-CN"/>
              </w:rPr>
              <w:t>-</w:t>
            </w:r>
          </w:p>
          <w:p w14:paraId="6280E240" w14:textId="77777777" w:rsidR="002A2307" w:rsidRDefault="002A2307" w:rsidP="002615F9">
            <w:pPr>
              <w:pStyle w:val="TAC"/>
              <w:rPr>
                <w:rFonts w:eastAsia="宋体"/>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5749A9A" w14:textId="77777777" w:rsidR="002A2307" w:rsidRPr="00A21B52" w:rsidRDefault="002A2307" w:rsidP="002615F9">
            <w:pPr>
              <w:pStyle w:val="TAC"/>
              <w:rPr>
                <w:rFonts w:eastAsia="宋体"/>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55BC841" w14:textId="77777777" w:rsidR="002A2307" w:rsidRDefault="002A2307" w:rsidP="002615F9">
            <w:pPr>
              <w:keepNext/>
              <w:keepLines/>
              <w:spacing w:after="0"/>
              <w:jc w:val="center"/>
              <w:textAlignment w:val="bottom"/>
              <w:rPr>
                <w:szCs w:val="18"/>
                <w:lang w:val="en-US" w:eastAsia="zh-CN"/>
              </w:rPr>
            </w:pPr>
            <w:r>
              <w:rPr>
                <w:rFonts w:ascii="Arial" w:eastAsia="宋体"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hideMark/>
          </w:tcPr>
          <w:p w14:paraId="0D1E5C4E" w14:textId="77777777" w:rsidR="002A2307" w:rsidRDefault="002A2307" w:rsidP="002615F9">
            <w:pPr>
              <w:pStyle w:val="TAC"/>
              <w:rPr>
                <w:szCs w:val="18"/>
                <w:lang w:val="en-US" w:eastAsia="zh-CN"/>
              </w:rPr>
            </w:pPr>
            <w:r>
              <w:rPr>
                <w:szCs w:val="18"/>
                <w:lang w:val="en-US" w:eastAsia="zh-CN"/>
              </w:rPr>
              <w:t>0</w:t>
            </w:r>
          </w:p>
        </w:tc>
      </w:tr>
      <w:tr w:rsidR="002A2307" w14:paraId="65260E69" w14:textId="77777777" w:rsidTr="002615F9">
        <w:trPr>
          <w:trHeight w:val="187"/>
        </w:trPr>
        <w:tc>
          <w:tcPr>
            <w:tcW w:w="1983" w:type="dxa"/>
            <w:tcBorders>
              <w:top w:val="nil"/>
              <w:left w:val="single" w:sz="4" w:space="0" w:color="auto"/>
              <w:bottom w:val="nil"/>
              <w:right w:val="single" w:sz="4" w:space="0" w:color="auto"/>
            </w:tcBorders>
            <w:vAlign w:val="center"/>
          </w:tcPr>
          <w:p w14:paraId="6ADE42DB" w14:textId="77777777" w:rsidR="002A2307" w:rsidRDefault="002A2307"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6BB7B6EE" w14:textId="77777777" w:rsidR="002A2307" w:rsidRDefault="002A2307"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1F1AD8B" w14:textId="77777777" w:rsidR="002A2307" w:rsidRDefault="002A2307" w:rsidP="002615F9">
            <w:pPr>
              <w:pStyle w:val="TAC"/>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F9B6252" w14:textId="77777777" w:rsidR="002A2307" w:rsidRDefault="002A2307" w:rsidP="002615F9">
            <w:pPr>
              <w:keepNext/>
              <w:keepLines/>
              <w:spacing w:after="0"/>
              <w:jc w:val="center"/>
              <w:textAlignment w:val="bottom"/>
              <w:rPr>
                <w:szCs w:val="18"/>
                <w:lang w:val="en-US" w:eastAsia="zh-CN"/>
              </w:rPr>
            </w:pPr>
            <w:r>
              <w:rPr>
                <w:rFonts w:ascii="Arial" w:eastAsia="宋体" w:hAnsi="Arial" w:cs="Arial"/>
                <w:sz w:val="18"/>
                <w:szCs w:val="18"/>
                <w:lang w:val="en-US" w:eastAsia="zh-CN" w:bidi="ar"/>
              </w:rPr>
              <w:t>5, 10, 15, 20, 25, 30, 40, 50</w:t>
            </w:r>
          </w:p>
        </w:tc>
        <w:tc>
          <w:tcPr>
            <w:tcW w:w="1360" w:type="dxa"/>
            <w:tcBorders>
              <w:top w:val="nil"/>
              <w:left w:val="single" w:sz="4" w:space="0" w:color="auto"/>
              <w:bottom w:val="nil"/>
              <w:right w:val="single" w:sz="4" w:space="0" w:color="auto"/>
            </w:tcBorders>
            <w:vAlign w:val="center"/>
          </w:tcPr>
          <w:p w14:paraId="7717BFCD" w14:textId="77777777" w:rsidR="002A2307" w:rsidRDefault="002A2307" w:rsidP="002615F9">
            <w:pPr>
              <w:pStyle w:val="TAC"/>
              <w:rPr>
                <w:szCs w:val="18"/>
                <w:lang w:val="en-US" w:eastAsia="zh-CN"/>
              </w:rPr>
            </w:pPr>
          </w:p>
        </w:tc>
      </w:tr>
      <w:tr w:rsidR="002A2307" w14:paraId="311C477B"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0003C490" w14:textId="77777777" w:rsidR="002A2307" w:rsidRDefault="002A2307"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2B9889CD" w14:textId="77777777" w:rsidR="002A2307" w:rsidRDefault="002A2307"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5EB4DE0" w14:textId="77777777" w:rsidR="002A2307" w:rsidRDefault="002A2307" w:rsidP="002615F9">
            <w:pPr>
              <w:pStyle w:val="TAC"/>
              <w:rPr>
                <w:szCs w:val="18"/>
                <w:lang w:val="en-US" w:eastAsia="zh-CN"/>
              </w:rPr>
            </w:pPr>
            <w:r>
              <w:rPr>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F1747DA" w14:textId="77777777" w:rsidR="002A2307" w:rsidRDefault="002A2307" w:rsidP="002615F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3B2C649A" w14:textId="77777777" w:rsidR="002A2307" w:rsidRPr="00A21B52" w:rsidRDefault="002A2307" w:rsidP="002615F9">
            <w:pPr>
              <w:pStyle w:val="TAC"/>
              <w:rPr>
                <w:rFonts w:eastAsia="宋体"/>
                <w:szCs w:val="18"/>
                <w:lang w:val="en-US" w:eastAsia="zh-CN"/>
              </w:rPr>
            </w:pPr>
          </w:p>
        </w:tc>
      </w:tr>
      <w:tr w:rsidR="002A2307" w14:paraId="525C5C91" w14:textId="77777777" w:rsidTr="002615F9">
        <w:trPr>
          <w:trHeight w:val="187"/>
        </w:trPr>
        <w:tc>
          <w:tcPr>
            <w:tcW w:w="1983" w:type="dxa"/>
            <w:tcBorders>
              <w:top w:val="single" w:sz="4" w:space="0" w:color="auto"/>
              <w:left w:val="single" w:sz="4" w:space="0" w:color="auto"/>
              <w:bottom w:val="nil"/>
              <w:right w:val="single" w:sz="4" w:space="0" w:color="auto"/>
            </w:tcBorders>
            <w:vAlign w:val="center"/>
          </w:tcPr>
          <w:p w14:paraId="24EF03DD" w14:textId="77777777" w:rsidR="002A2307" w:rsidRDefault="002A2307" w:rsidP="002615F9">
            <w:pPr>
              <w:pStyle w:val="TAC"/>
              <w:rPr>
                <w:szCs w:val="18"/>
                <w:lang w:val="en-US" w:eastAsia="zh-CN"/>
              </w:rPr>
            </w:pPr>
            <w:r w:rsidRPr="00A21B52">
              <w:rPr>
                <w:szCs w:val="18"/>
                <w:lang w:val="en-US" w:eastAsia="zh-CN"/>
              </w:rPr>
              <w:t>CA_n1A-n3B-n38A</w:t>
            </w:r>
          </w:p>
        </w:tc>
        <w:tc>
          <w:tcPr>
            <w:tcW w:w="1690" w:type="dxa"/>
            <w:tcBorders>
              <w:top w:val="single" w:sz="4" w:space="0" w:color="auto"/>
              <w:left w:val="single" w:sz="4" w:space="0" w:color="auto"/>
              <w:bottom w:val="nil"/>
              <w:right w:val="single" w:sz="4" w:space="0" w:color="auto"/>
            </w:tcBorders>
            <w:vAlign w:val="center"/>
          </w:tcPr>
          <w:p w14:paraId="00740863" w14:textId="77777777" w:rsidR="002A2307" w:rsidRPr="00D74CCA" w:rsidRDefault="002A2307" w:rsidP="002615F9">
            <w:pPr>
              <w:pStyle w:val="TAC"/>
              <w:rPr>
                <w:rFonts w:eastAsia="宋体"/>
                <w:szCs w:val="18"/>
                <w:lang w:val="en-US" w:eastAsia="zh-CN"/>
              </w:rPr>
            </w:pPr>
            <w:r w:rsidRPr="00D74CCA">
              <w:rPr>
                <w:rFonts w:eastAsia="宋体"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E725BEF" w14:textId="77777777" w:rsidR="002A2307" w:rsidRPr="00A21B52" w:rsidRDefault="002A2307" w:rsidP="002615F9">
            <w:pPr>
              <w:pStyle w:val="TAC"/>
              <w:rPr>
                <w:rFonts w:eastAsia="宋体"/>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43DD2D8" w14:textId="77777777" w:rsidR="002A2307" w:rsidRDefault="002A2307" w:rsidP="002615F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52CE6097" w14:textId="77777777" w:rsidR="002A2307" w:rsidRPr="00A21B52" w:rsidRDefault="002A2307" w:rsidP="002615F9">
            <w:pPr>
              <w:pStyle w:val="TAC"/>
              <w:rPr>
                <w:rFonts w:eastAsia="宋体"/>
                <w:szCs w:val="18"/>
                <w:lang w:val="en-US" w:eastAsia="zh-CN"/>
              </w:rPr>
            </w:pPr>
            <w:r>
              <w:rPr>
                <w:rFonts w:eastAsia="宋体" w:hint="eastAsia"/>
                <w:szCs w:val="18"/>
                <w:lang w:val="en-US" w:eastAsia="zh-CN"/>
              </w:rPr>
              <w:t>0</w:t>
            </w:r>
          </w:p>
        </w:tc>
      </w:tr>
      <w:tr w:rsidR="002A2307" w14:paraId="3C09477E" w14:textId="77777777" w:rsidTr="002615F9">
        <w:trPr>
          <w:trHeight w:val="187"/>
        </w:trPr>
        <w:tc>
          <w:tcPr>
            <w:tcW w:w="1983" w:type="dxa"/>
            <w:tcBorders>
              <w:top w:val="nil"/>
              <w:left w:val="single" w:sz="4" w:space="0" w:color="auto"/>
              <w:bottom w:val="nil"/>
              <w:right w:val="single" w:sz="4" w:space="0" w:color="auto"/>
            </w:tcBorders>
            <w:vAlign w:val="center"/>
          </w:tcPr>
          <w:p w14:paraId="3C580D1A" w14:textId="77777777" w:rsidR="002A2307" w:rsidRDefault="002A2307"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18FB83E7" w14:textId="77777777" w:rsidR="002A2307" w:rsidRDefault="002A2307"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FFE626" w14:textId="77777777" w:rsidR="002A2307" w:rsidRDefault="002A2307" w:rsidP="002615F9">
            <w:pPr>
              <w:pStyle w:val="TAC"/>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B2D003F" w14:textId="77777777" w:rsidR="002A2307" w:rsidRDefault="002A2307" w:rsidP="002615F9">
            <w:pPr>
              <w:keepNext/>
              <w:keepLines/>
              <w:spacing w:after="0"/>
              <w:jc w:val="center"/>
              <w:textAlignment w:val="bottom"/>
              <w:rPr>
                <w:rFonts w:ascii="Arial" w:eastAsia="宋体" w:hAnsi="Arial" w:cs="Arial"/>
                <w:sz w:val="18"/>
                <w:szCs w:val="18"/>
                <w:lang w:val="en-US" w:eastAsia="zh-CN" w:bidi="ar"/>
              </w:rPr>
            </w:pPr>
            <w:r w:rsidRPr="000B1612">
              <w:rPr>
                <w:rFonts w:ascii="Arial" w:eastAsia="宋体" w:hAnsi="Arial" w:cs="Arial"/>
                <w:sz w:val="18"/>
                <w:szCs w:val="18"/>
                <w:lang w:val="en-US" w:eastAsia="zh-CN" w:bidi="ar"/>
              </w:rPr>
              <w:t>CA_n3B</w:t>
            </w:r>
            <w:r w:rsidRPr="0025687B">
              <w:rPr>
                <w:rFonts w:ascii="Arial" w:eastAsia="宋体" w:hAnsi="Arial" w:cs="Arial"/>
                <w:sz w:val="18"/>
                <w:szCs w:val="18"/>
                <w:lang w:val="en-US" w:eastAsia="zh-CN" w:bidi="ar"/>
              </w:rPr>
              <w:t>_BCS</w:t>
            </w:r>
            <w:r>
              <w:rPr>
                <w:rFonts w:ascii="Arial" w:eastAsia="宋体" w:hAnsi="Arial" w:cs="Arial"/>
                <w:sz w:val="18"/>
                <w:szCs w:val="18"/>
                <w:lang w:val="en-US" w:eastAsia="zh-CN" w:bidi="ar"/>
              </w:rPr>
              <w:t>0</w:t>
            </w:r>
          </w:p>
        </w:tc>
        <w:tc>
          <w:tcPr>
            <w:tcW w:w="1360" w:type="dxa"/>
            <w:tcBorders>
              <w:top w:val="nil"/>
              <w:left w:val="single" w:sz="4" w:space="0" w:color="auto"/>
              <w:bottom w:val="nil"/>
              <w:right w:val="single" w:sz="4" w:space="0" w:color="auto"/>
            </w:tcBorders>
            <w:vAlign w:val="center"/>
          </w:tcPr>
          <w:p w14:paraId="586F2C74" w14:textId="77777777" w:rsidR="002A2307" w:rsidRPr="00A21B52" w:rsidRDefault="002A2307" w:rsidP="002615F9">
            <w:pPr>
              <w:pStyle w:val="TAC"/>
              <w:rPr>
                <w:rFonts w:eastAsia="宋体"/>
                <w:szCs w:val="18"/>
                <w:lang w:val="en-US" w:eastAsia="zh-CN"/>
              </w:rPr>
            </w:pPr>
          </w:p>
        </w:tc>
      </w:tr>
      <w:tr w:rsidR="002A2307" w14:paraId="2563CFBB"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4B086F16" w14:textId="77777777" w:rsidR="002A2307" w:rsidRDefault="002A2307"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1D9A6F51" w14:textId="77777777" w:rsidR="002A2307" w:rsidRDefault="002A2307"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AD457A" w14:textId="77777777" w:rsidR="002A2307" w:rsidRDefault="002A2307" w:rsidP="002615F9">
            <w:pPr>
              <w:pStyle w:val="TAC"/>
              <w:rPr>
                <w:szCs w:val="18"/>
                <w:lang w:val="en-US" w:eastAsia="zh-CN"/>
              </w:rPr>
            </w:pPr>
            <w:r>
              <w:rPr>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A4F2500" w14:textId="77777777" w:rsidR="002A2307" w:rsidRDefault="002A2307" w:rsidP="002615F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094B3603" w14:textId="77777777" w:rsidR="002A2307" w:rsidRPr="00A21B52" w:rsidRDefault="002A2307" w:rsidP="002615F9">
            <w:pPr>
              <w:pStyle w:val="TAC"/>
              <w:rPr>
                <w:rFonts w:eastAsia="宋体"/>
                <w:szCs w:val="18"/>
                <w:lang w:val="en-US" w:eastAsia="zh-CN"/>
              </w:rPr>
            </w:pPr>
          </w:p>
        </w:tc>
      </w:tr>
      <w:tr w:rsidR="002A2307" w14:paraId="4904DEFA" w14:textId="77777777" w:rsidTr="002615F9">
        <w:trPr>
          <w:trHeight w:val="187"/>
        </w:trPr>
        <w:tc>
          <w:tcPr>
            <w:tcW w:w="1983" w:type="dxa"/>
            <w:tcBorders>
              <w:top w:val="single" w:sz="4" w:space="0" w:color="auto"/>
              <w:left w:val="single" w:sz="4" w:space="0" w:color="auto"/>
              <w:bottom w:val="nil"/>
              <w:right w:val="single" w:sz="4" w:space="0" w:color="auto"/>
            </w:tcBorders>
            <w:vAlign w:val="center"/>
          </w:tcPr>
          <w:p w14:paraId="01250D15" w14:textId="77777777" w:rsidR="002A2307" w:rsidRDefault="002A2307" w:rsidP="002615F9">
            <w:pPr>
              <w:pStyle w:val="TAC"/>
              <w:rPr>
                <w:szCs w:val="18"/>
                <w:lang w:val="en-US" w:eastAsia="zh-CN"/>
              </w:rPr>
            </w:pPr>
            <w:r w:rsidRPr="000B1612">
              <w:rPr>
                <w:szCs w:val="18"/>
                <w:lang w:val="en-US" w:eastAsia="zh-CN"/>
              </w:rPr>
              <w:t>CA_n1(2A)-n3</w:t>
            </w:r>
            <w:r>
              <w:rPr>
                <w:szCs w:val="18"/>
                <w:lang w:val="en-US" w:eastAsia="zh-CN"/>
              </w:rPr>
              <w:t>A</w:t>
            </w:r>
            <w:r w:rsidRPr="000B1612">
              <w:rPr>
                <w:szCs w:val="18"/>
                <w:lang w:val="en-US" w:eastAsia="zh-CN"/>
              </w:rPr>
              <w:t>-n38A</w:t>
            </w:r>
          </w:p>
        </w:tc>
        <w:tc>
          <w:tcPr>
            <w:tcW w:w="1690" w:type="dxa"/>
            <w:tcBorders>
              <w:top w:val="single" w:sz="4" w:space="0" w:color="auto"/>
              <w:left w:val="single" w:sz="4" w:space="0" w:color="auto"/>
              <w:bottom w:val="nil"/>
              <w:right w:val="single" w:sz="4" w:space="0" w:color="auto"/>
            </w:tcBorders>
            <w:vAlign w:val="center"/>
          </w:tcPr>
          <w:p w14:paraId="0573916F" w14:textId="77777777" w:rsidR="002A2307" w:rsidRPr="00D74CCA" w:rsidRDefault="002A2307" w:rsidP="002615F9">
            <w:pPr>
              <w:pStyle w:val="TAC"/>
              <w:rPr>
                <w:rFonts w:eastAsia="宋体"/>
                <w:szCs w:val="18"/>
                <w:lang w:val="en-US" w:eastAsia="zh-CN"/>
              </w:rPr>
            </w:pPr>
            <w:r w:rsidRPr="00D74CCA">
              <w:rPr>
                <w:rFonts w:eastAsia="宋体"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D9F08A5" w14:textId="77777777" w:rsidR="002A2307" w:rsidRPr="00A21B52" w:rsidRDefault="002A2307" w:rsidP="002615F9">
            <w:pPr>
              <w:pStyle w:val="TAC"/>
              <w:rPr>
                <w:rFonts w:eastAsia="宋体"/>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91B858E" w14:textId="77777777" w:rsidR="002A2307" w:rsidRDefault="002A2307" w:rsidP="002615F9">
            <w:pPr>
              <w:keepNext/>
              <w:keepLines/>
              <w:spacing w:after="0"/>
              <w:jc w:val="center"/>
              <w:textAlignment w:val="bottom"/>
              <w:rPr>
                <w:rFonts w:ascii="Arial" w:eastAsia="宋体" w:hAnsi="Arial" w:cs="Arial"/>
                <w:sz w:val="18"/>
                <w:szCs w:val="18"/>
                <w:lang w:val="en-US" w:eastAsia="zh-CN" w:bidi="ar"/>
              </w:rPr>
            </w:pPr>
            <w:r w:rsidRPr="000B1612">
              <w:rPr>
                <w:rFonts w:ascii="Arial" w:eastAsia="宋体" w:hAnsi="Arial" w:cs="Arial"/>
                <w:sz w:val="18"/>
                <w:szCs w:val="18"/>
                <w:lang w:val="en-US" w:eastAsia="zh-CN" w:bidi="ar"/>
              </w:rPr>
              <w:t>CA_n1(2A)</w:t>
            </w:r>
            <w:r w:rsidRPr="0025687B">
              <w:rPr>
                <w:rFonts w:ascii="Arial" w:eastAsia="宋体" w:hAnsi="Arial" w:cs="Arial"/>
                <w:sz w:val="18"/>
                <w:szCs w:val="18"/>
                <w:lang w:val="en-US" w:eastAsia="zh-CN" w:bidi="ar"/>
              </w:rPr>
              <w:t>_BCS</w:t>
            </w:r>
            <w:r>
              <w:rPr>
                <w:rFonts w:ascii="Arial" w:eastAsia="宋体" w:hAnsi="Arial" w:cs="Arial"/>
                <w:sz w:val="18"/>
                <w:szCs w:val="18"/>
                <w:lang w:val="en-US" w:eastAsia="zh-CN" w:bidi="ar"/>
              </w:rPr>
              <w:t>0</w:t>
            </w:r>
          </w:p>
        </w:tc>
        <w:tc>
          <w:tcPr>
            <w:tcW w:w="1360" w:type="dxa"/>
            <w:tcBorders>
              <w:top w:val="single" w:sz="4" w:space="0" w:color="auto"/>
              <w:left w:val="single" w:sz="4" w:space="0" w:color="auto"/>
              <w:bottom w:val="nil"/>
              <w:right w:val="single" w:sz="4" w:space="0" w:color="auto"/>
            </w:tcBorders>
            <w:vAlign w:val="center"/>
          </w:tcPr>
          <w:p w14:paraId="4FDF6A7B" w14:textId="77777777" w:rsidR="002A2307" w:rsidRPr="00A21B52" w:rsidRDefault="002A2307" w:rsidP="002615F9">
            <w:pPr>
              <w:pStyle w:val="TAC"/>
              <w:rPr>
                <w:rFonts w:eastAsia="宋体"/>
                <w:szCs w:val="18"/>
                <w:lang w:val="en-US" w:eastAsia="zh-CN"/>
              </w:rPr>
            </w:pPr>
            <w:r>
              <w:rPr>
                <w:rFonts w:eastAsia="宋体" w:hint="eastAsia"/>
                <w:szCs w:val="18"/>
                <w:lang w:val="en-US" w:eastAsia="zh-CN"/>
              </w:rPr>
              <w:t>0</w:t>
            </w:r>
          </w:p>
        </w:tc>
      </w:tr>
      <w:tr w:rsidR="002A2307" w14:paraId="7296997F" w14:textId="77777777" w:rsidTr="002615F9">
        <w:trPr>
          <w:trHeight w:val="187"/>
        </w:trPr>
        <w:tc>
          <w:tcPr>
            <w:tcW w:w="1983" w:type="dxa"/>
            <w:tcBorders>
              <w:top w:val="nil"/>
              <w:left w:val="single" w:sz="4" w:space="0" w:color="auto"/>
              <w:bottom w:val="nil"/>
              <w:right w:val="single" w:sz="4" w:space="0" w:color="auto"/>
            </w:tcBorders>
            <w:vAlign w:val="center"/>
          </w:tcPr>
          <w:p w14:paraId="5AEB050B" w14:textId="77777777" w:rsidR="002A2307" w:rsidRDefault="002A2307"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052D6A3D" w14:textId="77777777" w:rsidR="002A2307" w:rsidRDefault="002A2307"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516793" w14:textId="77777777" w:rsidR="002A2307" w:rsidRDefault="002A2307" w:rsidP="002615F9">
            <w:pPr>
              <w:pStyle w:val="TAC"/>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FFF3BD5" w14:textId="77777777" w:rsidR="002A2307" w:rsidRDefault="002A2307" w:rsidP="002615F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5, 10, 15, 20, 25, 30, 40, 50</w:t>
            </w:r>
          </w:p>
        </w:tc>
        <w:tc>
          <w:tcPr>
            <w:tcW w:w="1360" w:type="dxa"/>
            <w:tcBorders>
              <w:top w:val="nil"/>
              <w:left w:val="single" w:sz="4" w:space="0" w:color="auto"/>
              <w:bottom w:val="nil"/>
              <w:right w:val="single" w:sz="4" w:space="0" w:color="auto"/>
            </w:tcBorders>
            <w:vAlign w:val="center"/>
          </w:tcPr>
          <w:p w14:paraId="5DA73484" w14:textId="77777777" w:rsidR="002A2307" w:rsidRPr="00A21B52" w:rsidRDefault="002A2307" w:rsidP="002615F9">
            <w:pPr>
              <w:pStyle w:val="TAC"/>
              <w:rPr>
                <w:rFonts w:eastAsia="宋体"/>
                <w:szCs w:val="18"/>
                <w:lang w:val="en-US" w:eastAsia="zh-CN"/>
              </w:rPr>
            </w:pPr>
          </w:p>
        </w:tc>
      </w:tr>
      <w:tr w:rsidR="002A2307" w14:paraId="6C16C15B"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168B8C68" w14:textId="77777777" w:rsidR="002A2307" w:rsidRDefault="002A2307"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02964195" w14:textId="77777777" w:rsidR="002A2307" w:rsidRDefault="002A2307"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5EB5C3" w14:textId="77777777" w:rsidR="002A2307" w:rsidRDefault="002A2307" w:rsidP="002615F9">
            <w:pPr>
              <w:pStyle w:val="TAC"/>
              <w:rPr>
                <w:szCs w:val="18"/>
                <w:lang w:val="en-US" w:eastAsia="zh-CN"/>
              </w:rPr>
            </w:pPr>
            <w:r>
              <w:rPr>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16FE25F" w14:textId="77777777" w:rsidR="002A2307" w:rsidRDefault="002A2307" w:rsidP="002615F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5C4C0989" w14:textId="77777777" w:rsidR="002A2307" w:rsidRPr="00A21B52" w:rsidRDefault="002A2307" w:rsidP="002615F9">
            <w:pPr>
              <w:pStyle w:val="TAC"/>
              <w:rPr>
                <w:rFonts w:eastAsia="宋体"/>
                <w:szCs w:val="18"/>
                <w:lang w:val="en-US" w:eastAsia="zh-CN"/>
              </w:rPr>
            </w:pPr>
          </w:p>
        </w:tc>
      </w:tr>
      <w:tr w:rsidR="002A2307" w14:paraId="2B04DBFE" w14:textId="77777777" w:rsidTr="002615F9">
        <w:trPr>
          <w:trHeight w:val="187"/>
        </w:trPr>
        <w:tc>
          <w:tcPr>
            <w:tcW w:w="1983" w:type="dxa"/>
            <w:tcBorders>
              <w:top w:val="single" w:sz="4" w:space="0" w:color="auto"/>
              <w:left w:val="single" w:sz="4" w:space="0" w:color="auto"/>
              <w:bottom w:val="nil"/>
              <w:right w:val="single" w:sz="4" w:space="0" w:color="auto"/>
            </w:tcBorders>
            <w:vAlign w:val="center"/>
          </w:tcPr>
          <w:p w14:paraId="4004B22D" w14:textId="77777777" w:rsidR="002A2307" w:rsidRDefault="002A2307" w:rsidP="002615F9">
            <w:pPr>
              <w:pStyle w:val="TAC"/>
              <w:rPr>
                <w:szCs w:val="18"/>
                <w:lang w:val="en-US" w:eastAsia="zh-CN"/>
              </w:rPr>
            </w:pPr>
            <w:r w:rsidRPr="000B1612">
              <w:rPr>
                <w:szCs w:val="18"/>
                <w:lang w:val="en-US" w:eastAsia="zh-CN"/>
              </w:rPr>
              <w:t>CA_n1(2A)-n3B-n38A</w:t>
            </w:r>
          </w:p>
        </w:tc>
        <w:tc>
          <w:tcPr>
            <w:tcW w:w="1690" w:type="dxa"/>
            <w:tcBorders>
              <w:top w:val="single" w:sz="4" w:space="0" w:color="auto"/>
              <w:left w:val="single" w:sz="4" w:space="0" w:color="auto"/>
              <w:bottom w:val="nil"/>
              <w:right w:val="single" w:sz="4" w:space="0" w:color="auto"/>
            </w:tcBorders>
            <w:vAlign w:val="center"/>
          </w:tcPr>
          <w:p w14:paraId="0F343467" w14:textId="77777777" w:rsidR="002A2307" w:rsidRPr="00D74CCA" w:rsidRDefault="002A2307" w:rsidP="002615F9">
            <w:pPr>
              <w:pStyle w:val="TAC"/>
              <w:rPr>
                <w:rFonts w:eastAsia="宋体"/>
                <w:szCs w:val="18"/>
                <w:lang w:val="en-US" w:eastAsia="zh-CN"/>
              </w:rPr>
            </w:pPr>
            <w:r w:rsidRPr="00D74CCA">
              <w:rPr>
                <w:rFonts w:eastAsia="宋体"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0CB14E7" w14:textId="77777777" w:rsidR="002A2307" w:rsidRPr="00A21B52" w:rsidRDefault="002A2307" w:rsidP="002615F9">
            <w:pPr>
              <w:pStyle w:val="TAC"/>
              <w:rPr>
                <w:rFonts w:eastAsia="宋体"/>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9EDD8AD" w14:textId="77777777" w:rsidR="002A2307" w:rsidRDefault="002A2307" w:rsidP="002615F9">
            <w:pPr>
              <w:keepNext/>
              <w:keepLines/>
              <w:spacing w:after="0"/>
              <w:jc w:val="center"/>
              <w:textAlignment w:val="bottom"/>
              <w:rPr>
                <w:rFonts w:ascii="Arial" w:eastAsia="宋体" w:hAnsi="Arial" w:cs="Arial"/>
                <w:sz w:val="18"/>
                <w:szCs w:val="18"/>
                <w:lang w:val="en-US" w:eastAsia="zh-CN" w:bidi="ar"/>
              </w:rPr>
            </w:pPr>
            <w:r w:rsidRPr="000B1612">
              <w:rPr>
                <w:rFonts w:ascii="Arial" w:eastAsia="宋体" w:hAnsi="Arial" w:cs="Arial"/>
                <w:sz w:val="18"/>
                <w:szCs w:val="18"/>
                <w:lang w:val="en-US" w:eastAsia="zh-CN" w:bidi="ar"/>
              </w:rPr>
              <w:t>CA_n1(2A)</w:t>
            </w:r>
            <w:r w:rsidRPr="0025687B">
              <w:rPr>
                <w:rFonts w:ascii="Arial" w:eastAsia="宋体" w:hAnsi="Arial" w:cs="Arial"/>
                <w:sz w:val="18"/>
                <w:szCs w:val="18"/>
                <w:lang w:val="en-US" w:eastAsia="zh-CN" w:bidi="ar"/>
              </w:rPr>
              <w:t>_BCS</w:t>
            </w:r>
            <w:r>
              <w:rPr>
                <w:rFonts w:ascii="Arial" w:eastAsia="宋体" w:hAnsi="Arial" w:cs="Arial"/>
                <w:sz w:val="18"/>
                <w:szCs w:val="18"/>
                <w:lang w:val="en-US" w:eastAsia="zh-CN" w:bidi="ar"/>
              </w:rPr>
              <w:t>0</w:t>
            </w:r>
          </w:p>
        </w:tc>
        <w:tc>
          <w:tcPr>
            <w:tcW w:w="1360" w:type="dxa"/>
            <w:tcBorders>
              <w:top w:val="single" w:sz="4" w:space="0" w:color="auto"/>
              <w:left w:val="single" w:sz="4" w:space="0" w:color="auto"/>
              <w:bottom w:val="nil"/>
              <w:right w:val="single" w:sz="4" w:space="0" w:color="auto"/>
            </w:tcBorders>
            <w:vAlign w:val="center"/>
          </w:tcPr>
          <w:p w14:paraId="649E613A" w14:textId="77777777" w:rsidR="002A2307" w:rsidRPr="00A21B52" w:rsidRDefault="002A2307" w:rsidP="002615F9">
            <w:pPr>
              <w:pStyle w:val="TAC"/>
              <w:rPr>
                <w:rFonts w:eastAsia="宋体"/>
                <w:szCs w:val="18"/>
                <w:lang w:val="en-US" w:eastAsia="zh-CN"/>
              </w:rPr>
            </w:pPr>
            <w:r>
              <w:rPr>
                <w:rFonts w:eastAsia="宋体" w:hint="eastAsia"/>
                <w:szCs w:val="18"/>
                <w:lang w:val="en-US" w:eastAsia="zh-CN"/>
              </w:rPr>
              <w:t>0</w:t>
            </w:r>
          </w:p>
        </w:tc>
      </w:tr>
      <w:tr w:rsidR="002A2307" w14:paraId="26CA5799" w14:textId="77777777" w:rsidTr="002615F9">
        <w:trPr>
          <w:trHeight w:val="187"/>
        </w:trPr>
        <w:tc>
          <w:tcPr>
            <w:tcW w:w="1983" w:type="dxa"/>
            <w:tcBorders>
              <w:top w:val="nil"/>
              <w:left w:val="single" w:sz="4" w:space="0" w:color="auto"/>
              <w:bottom w:val="nil"/>
              <w:right w:val="single" w:sz="4" w:space="0" w:color="auto"/>
            </w:tcBorders>
            <w:vAlign w:val="center"/>
          </w:tcPr>
          <w:p w14:paraId="747864A7" w14:textId="77777777" w:rsidR="002A2307" w:rsidRDefault="002A2307"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49BA6283" w14:textId="77777777" w:rsidR="002A2307" w:rsidRDefault="002A2307"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622192" w14:textId="77777777" w:rsidR="002A2307" w:rsidRDefault="002A2307" w:rsidP="002615F9">
            <w:pPr>
              <w:pStyle w:val="TAC"/>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5AE99AE" w14:textId="77777777" w:rsidR="002A2307" w:rsidRDefault="002A2307" w:rsidP="002615F9">
            <w:pPr>
              <w:keepNext/>
              <w:keepLines/>
              <w:spacing w:after="0"/>
              <w:jc w:val="center"/>
              <w:textAlignment w:val="bottom"/>
              <w:rPr>
                <w:rFonts w:ascii="Arial" w:eastAsia="宋体" w:hAnsi="Arial" w:cs="Arial"/>
                <w:sz w:val="18"/>
                <w:szCs w:val="18"/>
                <w:lang w:val="en-US" w:eastAsia="zh-CN" w:bidi="ar"/>
              </w:rPr>
            </w:pPr>
            <w:r w:rsidRPr="000B1612">
              <w:rPr>
                <w:rFonts w:ascii="Arial" w:eastAsia="宋体" w:hAnsi="Arial" w:cs="Arial"/>
                <w:sz w:val="18"/>
                <w:szCs w:val="18"/>
                <w:lang w:val="en-US" w:eastAsia="zh-CN" w:bidi="ar"/>
              </w:rPr>
              <w:t>CA_n3B</w:t>
            </w:r>
            <w:r w:rsidRPr="0025687B">
              <w:rPr>
                <w:rFonts w:ascii="Arial" w:eastAsia="宋体" w:hAnsi="Arial" w:cs="Arial"/>
                <w:sz w:val="18"/>
                <w:szCs w:val="18"/>
                <w:lang w:val="en-US" w:eastAsia="zh-CN" w:bidi="ar"/>
              </w:rPr>
              <w:t>_BCS</w:t>
            </w:r>
            <w:r>
              <w:rPr>
                <w:rFonts w:ascii="Arial" w:eastAsia="宋体" w:hAnsi="Arial" w:cs="Arial"/>
                <w:sz w:val="18"/>
                <w:szCs w:val="18"/>
                <w:lang w:val="en-US" w:eastAsia="zh-CN" w:bidi="ar"/>
              </w:rPr>
              <w:t>0</w:t>
            </w:r>
          </w:p>
        </w:tc>
        <w:tc>
          <w:tcPr>
            <w:tcW w:w="1360" w:type="dxa"/>
            <w:tcBorders>
              <w:top w:val="nil"/>
              <w:left w:val="single" w:sz="4" w:space="0" w:color="auto"/>
              <w:bottom w:val="nil"/>
              <w:right w:val="single" w:sz="4" w:space="0" w:color="auto"/>
            </w:tcBorders>
            <w:vAlign w:val="center"/>
          </w:tcPr>
          <w:p w14:paraId="764A9887" w14:textId="77777777" w:rsidR="002A2307" w:rsidRPr="00A21B52" w:rsidRDefault="002A2307" w:rsidP="002615F9">
            <w:pPr>
              <w:pStyle w:val="TAC"/>
              <w:rPr>
                <w:rFonts w:eastAsia="宋体"/>
                <w:szCs w:val="18"/>
                <w:lang w:val="en-US" w:eastAsia="zh-CN"/>
              </w:rPr>
            </w:pPr>
          </w:p>
        </w:tc>
      </w:tr>
      <w:tr w:rsidR="002A2307" w14:paraId="2EDA0638"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3B8F596E" w14:textId="77777777" w:rsidR="002A2307" w:rsidRDefault="002A2307"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0566AA6E" w14:textId="77777777" w:rsidR="002A2307" w:rsidRDefault="002A2307"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A4ECCA" w14:textId="77777777" w:rsidR="002A2307" w:rsidRDefault="002A2307" w:rsidP="002615F9">
            <w:pPr>
              <w:pStyle w:val="TAC"/>
              <w:rPr>
                <w:szCs w:val="18"/>
                <w:lang w:val="en-US" w:eastAsia="zh-CN"/>
              </w:rPr>
            </w:pPr>
            <w:r>
              <w:rPr>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81CEF61" w14:textId="77777777" w:rsidR="002A2307" w:rsidRDefault="002A2307" w:rsidP="002615F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79182896" w14:textId="77777777" w:rsidR="002A2307" w:rsidRPr="00A21B52" w:rsidRDefault="002A2307" w:rsidP="002615F9">
            <w:pPr>
              <w:pStyle w:val="TAC"/>
              <w:rPr>
                <w:rFonts w:eastAsia="宋体"/>
                <w:szCs w:val="18"/>
                <w:lang w:val="en-US" w:eastAsia="zh-CN"/>
              </w:rPr>
            </w:pPr>
          </w:p>
        </w:tc>
      </w:tr>
      <w:tr w:rsidR="002A2307" w14:paraId="4FFC591B" w14:textId="77777777" w:rsidTr="002615F9">
        <w:trPr>
          <w:trHeight w:val="187"/>
        </w:trPr>
        <w:tc>
          <w:tcPr>
            <w:tcW w:w="1983" w:type="dxa"/>
            <w:tcBorders>
              <w:top w:val="single" w:sz="4" w:space="0" w:color="auto"/>
              <w:left w:val="single" w:sz="4" w:space="0" w:color="auto"/>
              <w:bottom w:val="nil"/>
              <w:right w:val="single" w:sz="4" w:space="0" w:color="auto"/>
            </w:tcBorders>
            <w:vAlign w:val="center"/>
          </w:tcPr>
          <w:p w14:paraId="7D2D5267" w14:textId="77777777" w:rsidR="002A2307" w:rsidRDefault="002A2307" w:rsidP="002615F9">
            <w:pPr>
              <w:pStyle w:val="TAC"/>
              <w:rPr>
                <w:szCs w:val="18"/>
                <w:lang w:val="en-US" w:eastAsia="zh-CN"/>
              </w:rPr>
            </w:pPr>
            <w:r w:rsidRPr="000B1612">
              <w:rPr>
                <w:szCs w:val="18"/>
                <w:lang w:val="en-US" w:eastAsia="zh-CN"/>
              </w:rPr>
              <w:t>CA_n1A-n3(2A)-n38A</w:t>
            </w:r>
          </w:p>
        </w:tc>
        <w:tc>
          <w:tcPr>
            <w:tcW w:w="1690" w:type="dxa"/>
            <w:tcBorders>
              <w:top w:val="single" w:sz="4" w:space="0" w:color="auto"/>
              <w:left w:val="single" w:sz="4" w:space="0" w:color="auto"/>
              <w:bottom w:val="nil"/>
              <w:right w:val="single" w:sz="4" w:space="0" w:color="auto"/>
            </w:tcBorders>
            <w:vAlign w:val="center"/>
          </w:tcPr>
          <w:p w14:paraId="4EBF453C" w14:textId="77777777" w:rsidR="002A2307" w:rsidRPr="00D74CCA" w:rsidRDefault="002A2307" w:rsidP="002615F9">
            <w:pPr>
              <w:pStyle w:val="TAC"/>
              <w:rPr>
                <w:rFonts w:eastAsia="宋体"/>
                <w:szCs w:val="18"/>
                <w:lang w:val="en-US" w:eastAsia="zh-CN"/>
              </w:rPr>
            </w:pPr>
            <w:r w:rsidRPr="00D74CCA">
              <w:rPr>
                <w:rFonts w:eastAsia="宋体"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ACFE68A" w14:textId="77777777" w:rsidR="002A2307" w:rsidRPr="00A21B52" w:rsidRDefault="002A2307" w:rsidP="002615F9">
            <w:pPr>
              <w:pStyle w:val="TAC"/>
              <w:rPr>
                <w:rFonts w:eastAsia="宋体"/>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4CC0A82" w14:textId="77777777" w:rsidR="002A2307" w:rsidRDefault="002A2307" w:rsidP="002615F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12BBF6EB" w14:textId="77777777" w:rsidR="002A2307" w:rsidRPr="00A21B52" w:rsidRDefault="002A2307" w:rsidP="002615F9">
            <w:pPr>
              <w:pStyle w:val="TAC"/>
              <w:rPr>
                <w:rFonts w:eastAsia="宋体"/>
                <w:szCs w:val="18"/>
                <w:lang w:val="en-US" w:eastAsia="zh-CN"/>
              </w:rPr>
            </w:pPr>
            <w:r>
              <w:rPr>
                <w:rFonts w:eastAsia="宋体" w:hint="eastAsia"/>
                <w:szCs w:val="18"/>
                <w:lang w:val="en-US" w:eastAsia="zh-CN"/>
              </w:rPr>
              <w:t>0</w:t>
            </w:r>
          </w:p>
        </w:tc>
      </w:tr>
      <w:tr w:rsidR="002A2307" w14:paraId="7E40CC61" w14:textId="77777777" w:rsidTr="002615F9">
        <w:trPr>
          <w:trHeight w:val="187"/>
        </w:trPr>
        <w:tc>
          <w:tcPr>
            <w:tcW w:w="1983" w:type="dxa"/>
            <w:tcBorders>
              <w:top w:val="nil"/>
              <w:left w:val="single" w:sz="4" w:space="0" w:color="auto"/>
              <w:bottom w:val="nil"/>
              <w:right w:val="single" w:sz="4" w:space="0" w:color="auto"/>
            </w:tcBorders>
            <w:vAlign w:val="center"/>
          </w:tcPr>
          <w:p w14:paraId="1EF34271" w14:textId="77777777" w:rsidR="002A2307" w:rsidRDefault="002A2307"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7548B686" w14:textId="77777777" w:rsidR="002A2307" w:rsidRDefault="002A2307"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8F2BD8" w14:textId="77777777" w:rsidR="002A2307" w:rsidRDefault="002A2307" w:rsidP="002615F9">
            <w:pPr>
              <w:pStyle w:val="TAC"/>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C91A601" w14:textId="77777777" w:rsidR="002A2307" w:rsidRDefault="002A2307" w:rsidP="002615F9">
            <w:pPr>
              <w:keepNext/>
              <w:keepLines/>
              <w:spacing w:after="0"/>
              <w:jc w:val="center"/>
              <w:textAlignment w:val="bottom"/>
              <w:rPr>
                <w:rFonts w:ascii="Arial" w:eastAsia="宋体" w:hAnsi="Arial" w:cs="Arial"/>
                <w:sz w:val="18"/>
                <w:szCs w:val="18"/>
                <w:lang w:val="en-US" w:eastAsia="zh-CN" w:bidi="ar"/>
              </w:rPr>
            </w:pPr>
            <w:r w:rsidRPr="000B1612">
              <w:rPr>
                <w:rFonts w:ascii="Arial" w:eastAsia="宋体" w:hAnsi="Arial" w:cs="Arial"/>
                <w:sz w:val="18"/>
                <w:szCs w:val="18"/>
                <w:lang w:val="en-US" w:eastAsia="zh-CN" w:bidi="ar"/>
              </w:rPr>
              <w:t>CA_n3(2A)</w:t>
            </w:r>
            <w:r w:rsidRPr="0025687B">
              <w:rPr>
                <w:rFonts w:ascii="Arial" w:eastAsia="宋体" w:hAnsi="Arial" w:cs="Arial"/>
                <w:sz w:val="18"/>
                <w:szCs w:val="18"/>
                <w:lang w:val="en-US" w:eastAsia="zh-CN" w:bidi="ar"/>
              </w:rPr>
              <w:t>_BCS1</w:t>
            </w:r>
          </w:p>
        </w:tc>
        <w:tc>
          <w:tcPr>
            <w:tcW w:w="1360" w:type="dxa"/>
            <w:tcBorders>
              <w:top w:val="nil"/>
              <w:left w:val="single" w:sz="4" w:space="0" w:color="auto"/>
              <w:bottom w:val="nil"/>
              <w:right w:val="single" w:sz="4" w:space="0" w:color="auto"/>
            </w:tcBorders>
            <w:vAlign w:val="center"/>
          </w:tcPr>
          <w:p w14:paraId="2A9A5878" w14:textId="77777777" w:rsidR="002A2307" w:rsidRPr="00A21B52" w:rsidRDefault="002A2307" w:rsidP="002615F9">
            <w:pPr>
              <w:pStyle w:val="TAC"/>
              <w:rPr>
                <w:rFonts w:eastAsia="宋体"/>
                <w:szCs w:val="18"/>
                <w:lang w:val="en-US" w:eastAsia="zh-CN"/>
              </w:rPr>
            </w:pPr>
          </w:p>
        </w:tc>
      </w:tr>
      <w:tr w:rsidR="002A2307" w14:paraId="1A99C5ED"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16EDAECF" w14:textId="77777777" w:rsidR="002A2307" w:rsidRDefault="002A2307"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3758018F" w14:textId="77777777" w:rsidR="002A2307" w:rsidRDefault="002A2307"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4093EE" w14:textId="77777777" w:rsidR="002A2307" w:rsidRDefault="002A2307" w:rsidP="002615F9">
            <w:pPr>
              <w:pStyle w:val="TAC"/>
              <w:rPr>
                <w:szCs w:val="18"/>
                <w:lang w:val="en-US" w:eastAsia="zh-CN"/>
              </w:rPr>
            </w:pPr>
            <w:r>
              <w:rPr>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677E827" w14:textId="77777777" w:rsidR="002A2307" w:rsidRDefault="002A2307" w:rsidP="002615F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31120014" w14:textId="77777777" w:rsidR="002A2307" w:rsidRPr="00A21B52" w:rsidRDefault="002A2307" w:rsidP="002615F9">
            <w:pPr>
              <w:pStyle w:val="TAC"/>
              <w:rPr>
                <w:rFonts w:eastAsia="宋体"/>
                <w:szCs w:val="18"/>
                <w:lang w:val="en-US" w:eastAsia="zh-CN"/>
              </w:rPr>
            </w:pPr>
          </w:p>
        </w:tc>
      </w:tr>
      <w:tr w:rsidR="002A2307" w14:paraId="7F88E435" w14:textId="77777777" w:rsidTr="002615F9">
        <w:trPr>
          <w:trHeight w:val="187"/>
        </w:trPr>
        <w:tc>
          <w:tcPr>
            <w:tcW w:w="1983" w:type="dxa"/>
            <w:tcBorders>
              <w:top w:val="single" w:sz="4" w:space="0" w:color="auto"/>
              <w:left w:val="single" w:sz="4" w:space="0" w:color="auto"/>
              <w:bottom w:val="nil"/>
              <w:right w:val="single" w:sz="4" w:space="0" w:color="auto"/>
            </w:tcBorders>
            <w:vAlign w:val="center"/>
          </w:tcPr>
          <w:p w14:paraId="184AD397" w14:textId="77777777" w:rsidR="002A2307" w:rsidRDefault="002A2307" w:rsidP="002615F9">
            <w:pPr>
              <w:pStyle w:val="TAC"/>
              <w:rPr>
                <w:szCs w:val="18"/>
                <w:lang w:val="en-US" w:eastAsia="zh-CN"/>
              </w:rPr>
            </w:pPr>
            <w:r w:rsidRPr="000B1612">
              <w:rPr>
                <w:szCs w:val="18"/>
                <w:lang w:val="en-US" w:eastAsia="zh-CN"/>
              </w:rPr>
              <w:t>CA_n1(2A)-n3(2A)-n38A</w:t>
            </w:r>
          </w:p>
        </w:tc>
        <w:tc>
          <w:tcPr>
            <w:tcW w:w="1690" w:type="dxa"/>
            <w:tcBorders>
              <w:top w:val="single" w:sz="4" w:space="0" w:color="auto"/>
              <w:left w:val="single" w:sz="4" w:space="0" w:color="auto"/>
              <w:bottom w:val="nil"/>
              <w:right w:val="single" w:sz="4" w:space="0" w:color="auto"/>
            </w:tcBorders>
            <w:vAlign w:val="center"/>
          </w:tcPr>
          <w:p w14:paraId="09A40E11" w14:textId="77777777" w:rsidR="002A2307" w:rsidRPr="00D74CCA" w:rsidRDefault="002A2307" w:rsidP="002615F9">
            <w:pPr>
              <w:pStyle w:val="TAC"/>
              <w:rPr>
                <w:rFonts w:eastAsia="宋体"/>
                <w:szCs w:val="18"/>
                <w:lang w:val="en-US" w:eastAsia="zh-CN"/>
              </w:rPr>
            </w:pPr>
            <w:r w:rsidRPr="00D74CCA">
              <w:rPr>
                <w:rFonts w:eastAsia="宋体"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5BC5D37" w14:textId="77777777" w:rsidR="002A2307" w:rsidRPr="00A21B52" w:rsidRDefault="002A2307" w:rsidP="002615F9">
            <w:pPr>
              <w:pStyle w:val="TAC"/>
              <w:rPr>
                <w:rFonts w:eastAsia="宋体"/>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6510C47" w14:textId="77777777" w:rsidR="002A2307" w:rsidRDefault="002A2307" w:rsidP="002615F9">
            <w:pPr>
              <w:keepNext/>
              <w:keepLines/>
              <w:spacing w:after="0"/>
              <w:jc w:val="center"/>
              <w:textAlignment w:val="bottom"/>
              <w:rPr>
                <w:rFonts w:ascii="Arial" w:eastAsia="宋体" w:hAnsi="Arial" w:cs="Arial"/>
                <w:sz w:val="18"/>
                <w:szCs w:val="18"/>
                <w:lang w:val="en-US" w:eastAsia="zh-CN" w:bidi="ar"/>
              </w:rPr>
            </w:pPr>
            <w:r w:rsidRPr="000B1612">
              <w:rPr>
                <w:rFonts w:ascii="Arial" w:eastAsia="宋体" w:hAnsi="Arial" w:cs="Arial"/>
                <w:sz w:val="18"/>
                <w:szCs w:val="18"/>
                <w:lang w:val="en-US" w:eastAsia="zh-CN" w:bidi="ar"/>
              </w:rPr>
              <w:t>CA_n1(2A)</w:t>
            </w:r>
            <w:r w:rsidRPr="0025687B">
              <w:rPr>
                <w:rFonts w:ascii="Arial" w:eastAsia="宋体" w:hAnsi="Arial" w:cs="Arial"/>
                <w:sz w:val="18"/>
                <w:szCs w:val="18"/>
                <w:lang w:val="en-US" w:eastAsia="zh-CN" w:bidi="ar"/>
              </w:rPr>
              <w:t>_BCS</w:t>
            </w:r>
            <w:r>
              <w:rPr>
                <w:rFonts w:ascii="Arial" w:eastAsia="宋体" w:hAnsi="Arial" w:cs="Arial"/>
                <w:sz w:val="18"/>
                <w:szCs w:val="18"/>
                <w:lang w:val="en-US" w:eastAsia="zh-CN" w:bidi="ar"/>
              </w:rPr>
              <w:t>0</w:t>
            </w:r>
          </w:p>
        </w:tc>
        <w:tc>
          <w:tcPr>
            <w:tcW w:w="1360" w:type="dxa"/>
            <w:tcBorders>
              <w:top w:val="single" w:sz="4" w:space="0" w:color="auto"/>
              <w:left w:val="single" w:sz="4" w:space="0" w:color="auto"/>
              <w:bottom w:val="nil"/>
              <w:right w:val="single" w:sz="4" w:space="0" w:color="auto"/>
            </w:tcBorders>
            <w:vAlign w:val="center"/>
          </w:tcPr>
          <w:p w14:paraId="7E50DF06" w14:textId="77777777" w:rsidR="002A2307" w:rsidRPr="00A21B52" w:rsidRDefault="002A2307" w:rsidP="002615F9">
            <w:pPr>
              <w:pStyle w:val="TAC"/>
              <w:rPr>
                <w:rFonts w:eastAsia="宋体"/>
                <w:szCs w:val="18"/>
                <w:lang w:val="en-US" w:eastAsia="zh-CN"/>
              </w:rPr>
            </w:pPr>
            <w:r>
              <w:rPr>
                <w:rFonts w:eastAsia="宋体" w:hint="eastAsia"/>
                <w:szCs w:val="18"/>
                <w:lang w:val="en-US" w:eastAsia="zh-CN"/>
              </w:rPr>
              <w:t>0</w:t>
            </w:r>
          </w:p>
        </w:tc>
      </w:tr>
      <w:tr w:rsidR="002A2307" w14:paraId="20910558" w14:textId="77777777" w:rsidTr="002615F9">
        <w:trPr>
          <w:trHeight w:val="187"/>
        </w:trPr>
        <w:tc>
          <w:tcPr>
            <w:tcW w:w="1983" w:type="dxa"/>
            <w:tcBorders>
              <w:top w:val="nil"/>
              <w:left w:val="single" w:sz="4" w:space="0" w:color="auto"/>
              <w:bottom w:val="nil"/>
              <w:right w:val="single" w:sz="4" w:space="0" w:color="auto"/>
            </w:tcBorders>
            <w:vAlign w:val="center"/>
          </w:tcPr>
          <w:p w14:paraId="41A7CF59" w14:textId="77777777" w:rsidR="002A2307" w:rsidRDefault="002A2307"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5DCA5A2E" w14:textId="77777777" w:rsidR="002A2307" w:rsidRDefault="002A2307"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F2702D" w14:textId="77777777" w:rsidR="002A2307" w:rsidRDefault="002A2307" w:rsidP="002615F9">
            <w:pPr>
              <w:pStyle w:val="TAC"/>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DC6438B" w14:textId="77777777" w:rsidR="002A2307" w:rsidRDefault="002A2307" w:rsidP="002615F9">
            <w:pPr>
              <w:keepNext/>
              <w:keepLines/>
              <w:spacing w:after="0"/>
              <w:jc w:val="center"/>
              <w:textAlignment w:val="bottom"/>
              <w:rPr>
                <w:rFonts w:ascii="Arial" w:eastAsia="宋体" w:hAnsi="Arial" w:cs="Arial"/>
                <w:sz w:val="18"/>
                <w:szCs w:val="18"/>
                <w:lang w:val="en-US" w:eastAsia="zh-CN" w:bidi="ar"/>
              </w:rPr>
            </w:pPr>
            <w:r w:rsidRPr="000B1612">
              <w:rPr>
                <w:rFonts w:ascii="Arial" w:eastAsia="宋体" w:hAnsi="Arial" w:cs="Arial"/>
                <w:sz w:val="18"/>
                <w:szCs w:val="18"/>
                <w:lang w:val="en-US" w:eastAsia="zh-CN" w:bidi="ar"/>
              </w:rPr>
              <w:t>CA_n3(2A)</w:t>
            </w:r>
            <w:r w:rsidRPr="0025687B">
              <w:rPr>
                <w:rFonts w:ascii="Arial" w:eastAsia="宋体" w:hAnsi="Arial" w:cs="Arial"/>
                <w:sz w:val="18"/>
                <w:szCs w:val="18"/>
                <w:lang w:val="en-US" w:eastAsia="zh-CN" w:bidi="ar"/>
              </w:rPr>
              <w:t>_BCS1</w:t>
            </w:r>
          </w:p>
        </w:tc>
        <w:tc>
          <w:tcPr>
            <w:tcW w:w="1360" w:type="dxa"/>
            <w:tcBorders>
              <w:top w:val="nil"/>
              <w:left w:val="single" w:sz="4" w:space="0" w:color="auto"/>
              <w:bottom w:val="nil"/>
              <w:right w:val="single" w:sz="4" w:space="0" w:color="auto"/>
            </w:tcBorders>
            <w:vAlign w:val="center"/>
          </w:tcPr>
          <w:p w14:paraId="0A19F322" w14:textId="77777777" w:rsidR="002A2307" w:rsidRPr="00A21B52" w:rsidRDefault="002A2307" w:rsidP="002615F9">
            <w:pPr>
              <w:pStyle w:val="TAC"/>
              <w:rPr>
                <w:rFonts w:eastAsia="宋体"/>
                <w:szCs w:val="18"/>
                <w:lang w:val="en-US" w:eastAsia="zh-CN"/>
              </w:rPr>
            </w:pPr>
          </w:p>
        </w:tc>
      </w:tr>
      <w:tr w:rsidR="002A2307" w14:paraId="6A235359"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7686B7F7" w14:textId="77777777" w:rsidR="002A2307" w:rsidRDefault="002A2307"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294C6502" w14:textId="77777777" w:rsidR="002A2307" w:rsidRDefault="002A2307"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CBD551" w14:textId="77777777" w:rsidR="002A2307" w:rsidRDefault="002A2307" w:rsidP="002615F9">
            <w:pPr>
              <w:pStyle w:val="TAC"/>
              <w:rPr>
                <w:szCs w:val="18"/>
                <w:lang w:val="en-US" w:eastAsia="zh-CN"/>
              </w:rPr>
            </w:pPr>
            <w:r>
              <w:rPr>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0C36B3B" w14:textId="77777777" w:rsidR="002A2307" w:rsidRDefault="002A2307" w:rsidP="002615F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33F57201" w14:textId="77777777" w:rsidR="002A2307" w:rsidRPr="00A21B52" w:rsidRDefault="002A2307" w:rsidP="002615F9">
            <w:pPr>
              <w:pStyle w:val="TAC"/>
              <w:rPr>
                <w:rFonts w:eastAsia="宋体"/>
                <w:szCs w:val="18"/>
                <w:lang w:val="en-US" w:eastAsia="zh-CN"/>
              </w:rPr>
            </w:pPr>
          </w:p>
        </w:tc>
      </w:tr>
    </w:tbl>
    <w:p w14:paraId="68416601" w14:textId="6E615782" w:rsidR="002A2307" w:rsidRDefault="002A2307" w:rsidP="002A2307">
      <w:pPr>
        <w:pStyle w:val="41"/>
      </w:pPr>
      <w:bookmarkStart w:id="218" w:name="_Toc136288213"/>
      <w:r>
        <w:t>5.14.1.3</w:t>
      </w:r>
      <w:r>
        <w:tab/>
      </w:r>
      <w:r w:rsidRPr="002A2307">
        <w:t>∆T</w:t>
      </w:r>
      <w:r w:rsidRPr="002A2307">
        <w:rPr>
          <w:vertAlign w:val="subscript"/>
        </w:rPr>
        <w:t>IB,c</w:t>
      </w:r>
      <w:r w:rsidRPr="002A2307">
        <w:t xml:space="preserve"> and ∆R</w:t>
      </w:r>
      <w:r w:rsidRPr="002A2307">
        <w:rPr>
          <w:vertAlign w:val="subscript"/>
        </w:rPr>
        <w:t>IB,c</w:t>
      </w:r>
      <w:r w:rsidRPr="002A2307">
        <w:t xml:space="preserve"> values</w:t>
      </w:r>
      <w:bookmarkEnd w:id="218"/>
    </w:p>
    <w:p w14:paraId="2FF32B0D" w14:textId="77777777" w:rsidR="002A2307" w:rsidRPr="00A21B52" w:rsidRDefault="002A2307" w:rsidP="002A2307">
      <w:pPr>
        <w:rPr>
          <w:rFonts w:eastAsia="宋体"/>
        </w:rPr>
      </w:pPr>
      <w:r>
        <w:t xml:space="preserve">For </w:t>
      </w:r>
      <w:r w:rsidRPr="000B1612">
        <w:rPr>
          <w:lang w:val="en-US" w:eastAsia="zh-CN"/>
        </w:rPr>
        <w:t>CA_n1-n3-n38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w:t>
      </w:r>
    </w:p>
    <w:p w14:paraId="1EC760C6" w14:textId="73344CAB" w:rsidR="002A2307" w:rsidRDefault="002A2307" w:rsidP="002A2307">
      <w:pPr>
        <w:pStyle w:val="TH"/>
        <w:rPr>
          <w:rFonts w:cs="Arial"/>
        </w:rPr>
      </w:pPr>
      <w:r>
        <w:rPr>
          <w:rFonts w:cs="Arial"/>
        </w:rPr>
        <w:t xml:space="preserve">Table </w:t>
      </w:r>
      <w:r>
        <w:rPr>
          <w:rFonts w:cs="Arial"/>
          <w:lang w:val="en-US" w:eastAsia="zh-CN"/>
        </w:rPr>
        <w:t>5.14</w:t>
      </w:r>
      <w:r>
        <w:rPr>
          <w:rFonts w:cs="Arial"/>
        </w:rPr>
        <w:t>.</w:t>
      </w:r>
      <w:r>
        <w:rPr>
          <w:rFonts w:cs="Arial"/>
          <w:lang w:val="en-US" w:eastAsia="zh-CN"/>
        </w:rPr>
        <w:t>1.</w:t>
      </w:r>
      <w:r>
        <w:rPr>
          <w:rFonts w:cs="Arial"/>
        </w:rPr>
        <w:t>3</w:t>
      </w:r>
      <w:r>
        <w:rPr>
          <w:rFonts w:cs="Arial"/>
          <w:lang w:eastAsia="zh-CN"/>
        </w:rPr>
        <w:t>-</w:t>
      </w:r>
      <w:r>
        <w:rPr>
          <w:rFonts w:cs="Arial"/>
        </w:rPr>
        <w:t>1: ΔT</w:t>
      </w:r>
      <w:r>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2A2307" w14:paraId="48DDB837" w14:textId="77777777" w:rsidTr="002615F9">
        <w:trPr>
          <w:jc w:val="center"/>
        </w:trPr>
        <w:tc>
          <w:tcPr>
            <w:tcW w:w="2336" w:type="dxa"/>
            <w:vMerge w:val="restart"/>
            <w:tcBorders>
              <w:top w:val="single" w:sz="4" w:space="0" w:color="auto"/>
              <w:left w:val="single" w:sz="4" w:space="0" w:color="auto"/>
              <w:bottom w:val="single" w:sz="4" w:space="0" w:color="auto"/>
              <w:right w:val="single" w:sz="4" w:space="0" w:color="auto"/>
            </w:tcBorders>
            <w:hideMark/>
          </w:tcPr>
          <w:p w14:paraId="61D8579B" w14:textId="77777777" w:rsidR="002A2307" w:rsidRPr="00A21B52" w:rsidRDefault="002A2307" w:rsidP="002615F9">
            <w:pPr>
              <w:keepNext/>
              <w:keepLines/>
              <w:spacing w:after="0"/>
              <w:jc w:val="center"/>
              <w:rPr>
                <w:rFonts w:ascii="Arial" w:eastAsia="宋体" w:hAnsi="Arial"/>
                <w:b/>
                <w:color w:val="000000"/>
                <w:sz w:val="18"/>
              </w:rPr>
            </w:pPr>
            <w:r w:rsidRPr="00A21B52">
              <w:rPr>
                <w:rFonts w:ascii="Arial" w:eastAsia="宋体" w:hAnsi="Arial"/>
                <w:b/>
                <w:color w:val="000000"/>
                <w:sz w:val="18"/>
              </w:rPr>
              <w:t xml:space="preserve">Inter-band </w:t>
            </w:r>
            <w:r w:rsidRPr="00A21B52">
              <w:rPr>
                <w:rFonts w:ascii="Arial" w:eastAsia="宋体" w:hAnsi="Arial"/>
                <w:b/>
                <w:color w:val="000000"/>
                <w:sz w:val="18"/>
                <w:lang w:eastAsia="zh-CN"/>
              </w:rPr>
              <w:t>CA</w:t>
            </w:r>
            <w:r w:rsidRPr="00A21B52">
              <w:rPr>
                <w:rFonts w:ascii="Arial" w:eastAsia="宋体" w:hAnsi="Arial"/>
                <w:b/>
                <w:color w:val="000000"/>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hideMark/>
          </w:tcPr>
          <w:p w14:paraId="43A5C0AE" w14:textId="77777777" w:rsidR="002A2307" w:rsidRPr="00A21B52" w:rsidRDefault="002A2307" w:rsidP="002615F9">
            <w:pPr>
              <w:keepNext/>
              <w:keepLines/>
              <w:spacing w:after="0"/>
              <w:jc w:val="center"/>
              <w:rPr>
                <w:rFonts w:ascii="Arial" w:eastAsia="宋体" w:hAnsi="Arial"/>
                <w:b/>
                <w:color w:val="000000"/>
                <w:sz w:val="18"/>
              </w:rPr>
            </w:pPr>
            <w:r w:rsidRPr="00A21B52">
              <w:rPr>
                <w:rFonts w:ascii="Arial" w:eastAsia="宋体" w:hAnsi="Arial"/>
                <w:b/>
                <w:color w:val="000000"/>
                <w:sz w:val="18"/>
              </w:rPr>
              <w:t>ΔT</w:t>
            </w:r>
            <w:r w:rsidRPr="00A21B52">
              <w:rPr>
                <w:rFonts w:ascii="Arial" w:eastAsia="宋体" w:hAnsi="Arial"/>
                <w:b/>
                <w:color w:val="000000"/>
                <w:sz w:val="18"/>
                <w:vertAlign w:val="subscript"/>
              </w:rPr>
              <w:t>IB,c</w:t>
            </w:r>
            <w:r w:rsidRPr="00A21B52">
              <w:rPr>
                <w:rFonts w:ascii="Arial" w:eastAsia="宋体" w:hAnsi="Arial"/>
                <w:b/>
                <w:color w:val="000000"/>
                <w:sz w:val="18"/>
              </w:rPr>
              <w:t xml:space="preserve"> for NR bands (dB)</w:t>
            </w:r>
            <w:r w:rsidRPr="00A21B52">
              <w:rPr>
                <w:rFonts w:ascii="Arial" w:eastAsia="宋体" w:hAnsi="Arial"/>
                <w:b/>
                <w:color w:val="000000"/>
                <w:sz w:val="18"/>
                <w:vertAlign w:val="superscript"/>
              </w:rPr>
              <w:t>*</w:t>
            </w:r>
          </w:p>
        </w:tc>
      </w:tr>
      <w:tr w:rsidR="002A2307" w14:paraId="1AD57338" w14:textId="77777777" w:rsidTr="002615F9">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7CF0EA1F" w14:textId="77777777" w:rsidR="002A2307" w:rsidRPr="00A21B52" w:rsidRDefault="002A2307" w:rsidP="002615F9">
            <w:pPr>
              <w:spacing w:after="0"/>
              <w:rPr>
                <w:rFonts w:ascii="Arial" w:eastAsia="宋体"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hideMark/>
          </w:tcPr>
          <w:p w14:paraId="4152A6CA" w14:textId="77777777" w:rsidR="002A2307" w:rsidRPr="00A21B52" w:rsidRDefault="002A2307" w:rsidP="002615F9">
            <w:pPr>
              <w:keepNext/>
              <w:keepLines/>
              <w:spacing w:after="0"/>
              <w:jc w:val="center"/>
              <w:rPr>
                <w:rFonts w:ascii="Arial" w:eastAsia="宋体" w:hAnsi="Arial"/>
                <w:b/>
                <w:color w:val="000000"/>
                <w:sz w:val="18"/>
              </w:rPr>
            </w:pPr>
            <w:r w:rsidRPr="00A21B52">
              <w:rPr>
                <w:rFonts w:ascii="Arial" w:eastAsia="宋体" w:hAnsi="Arial"/>
                <w:b/>
                <w:color w:val="000000"/>
                <w:sz w:val="18"/>
              </w:rPr>
              <w:t>Component band in order of bands in configuration</w:t>
            </w:r>
            <w:r w:rsidRPr="00A21B52">
              <w:rPr>
                <w:rFonts w:ascii="Arial" w:eastAsia="宋体" w:hAnsi="Arial"/>
                <w:b/>
                <w:color w:val="000000"/>
                <w:sz w:val="18"/>
                <w:vertAlign w:val="superscript"/>
              </w:rPr>
              <w:t>**</w:t>
            </w:r>
          </w:p>
        </w:tc>
      </w:tr>
      <w:tr w:rsidR="002A2307" w14:paraId="46DAD74A" w14:textId="77777777" w:rsidTr="002615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9B1EB09" w14:textId="77777777" w:rsidR="002A2307" w:rsidRPr="00A21B52" w:rsidRDefault="002A2307" w:rsidP="002615F9">
            <w:pPr>
              <w:keepNext/>
              <w:keepLines/>
              <w:spacing w:after="0"/>
              <w:jc w:val="center"/>
              <w:rPr>
                <w:rFonts w:ascii="Arial" w:eastAsia="宋体" w:hAnsi="Arial"/>
                <w:color w:val="000000"/>
                <w:sz w:val="18"/>
                <w:lang w:val="en-US" w:eastAsia="zh-CN"/>
              </w:rPr>
            </w:pPr>
            <w:r w:rsidRPr="00A21B52">
              <w:rPr>
                <w:rFonts w:ascii="Arial" w:eastAsia="等线" w:hAnsi="Arial"/>
                <w:color w:val="000000"/>
                <w:sz w:val="18"/>
                <w:lang w:eastAsia="zh-CN"/>
              </w:rPr>
              <w:t>CA_n1-n3-n38</w:t>
            </w:r>
          </w:p>
        </w:tc>
        <w:tc>
          <w:tcPr>
            <w:tcW w:w="1968" w:type="dxa"/>
            <w:tcBorders>
              <w:top w:val="single" w:sz="4" w:space="0" w:color="auto"/>
              <w:left w:val="single" w:sz="4" w:space="0" w:color="auto"/>
              <w:bottom w:val="single" w:sz="4" w:space="0" w:color="auto"/>
              <w:right w:val="single" w:sz="4" w:space="0" w:color="auto"/>
            </w:tcBorders>
            <w:vAlign w:val="center"/>
          </w:tcPr>
          <w:p w14:paraId="09927AE2" w14:textId="77777777" w:rsidR="002A2307" w:rsidRPr="00A21B52" w:rsidRDefault="002A2307" w:rsidP="002615F9">
            <w:pPr>
              <w:keepNext/>
              <w:keepLines/>
              <w:spacing w:after="0"/>
              <w:jc w:val="center"/>
              <w:rPr>
                <w:rFonts w:ascii="Arial" w:eastAsia="宋体" w:hAnsi="Arial"/>
                <w:color w:val="000000"/>
                <w:sz w:val="18"/>
                <w:lang w:val="en-US" w:eastAsia="zh-CN"/>
              </w:rPr>
            </w:pPr>
            <w:r>
              <w:rPr>
                <w:rFonts w:ascii="Arial" w:eastAsia="宋体" w:hAnsi="Arial" w:hint="eastAsia"/>
                <w:color w:val="000000"/>
                <w:sz w:val="18"/>
                <w:lang w:val="en-US" w:eastAsia="zh-CN"/>
              </w:rPr>
              <w:t>0</w:t>
            </w:r>
            <w:r>
              <w:rPr>
                <w:rFonts w:ascii="Arial" w:eastAsia="宋体" w:hAnsi="Arial"/>
                <w:color w:val="000000"/>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380F5EF" w14:textId="77777777" w:rsidR="002A2307" w:rsidRPr="00A21B52" w:rsidRDefault="002A2307" w:rsidP="002615F9">
            <w:pPr>
              <w:keepNext/>
              <w:keepLines/>
              <w:spacing w:after="0"/>
              <w:jc w:val="center"/>
              <w:rPr>
                <w:rFonts w:ascii="Arial" w:eastAsia="宋体" w:hAnsi="Arial"/>
                <w:color w:val="000000"/>
                <w:sz w:val="18"/>
                <w:lang w:val="en-US" w:eastAsia="zh-CN"/>
              </w:rPr>
            </w:pPr>
            <w:r>
              <w:rPr>
                <w:rFonts w:ascii="Arial" w:eastAsia="宋体" w:hAnsi="Arial" w:hint="eastAsia"/>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567B6C1" w14:textId="77777777" w:rsidR="002A2307" w:rsidRPr="00A21B52" w:rsidRDefault="002A2307" w:rsidP="002615F9">
            <w:pPr>
              <w:keepNext/>
              <w:keepLines/>
              <w:spacing w:after="0"/>
              <w:jc w:val="center"/>
              <w:rPr>
                <w:rFonts w:ascii="Arial" w:eastAsia="宋体" w:hAnsi="Arial"/>
                <w:color w:val="000000"/>
                <w:sz w:val="18"/>
                <w:lang w:val="en-US" w:eastAsia="zh-CN"/>
              </w:rPr>
            </w:pPr>
            <w:r>
              <w:rPr>
                <w:rFonts w:ascii="Arial" w:eastAsia="宋体" w:hAnsi="Arial" w:hint="eastAsia"/>
                <w:color w:val="000000"/>
                <w:sz w:val="18"/>
                <w:lang w:val="en-US" w:eastAsia="zh-CN"/>
              </w:rPr>
              <w:t>0</w:t>
            </w:r>
            <w:r>
              <w:rPr>
                <w:rFonts w:ascii="Arial" w:eastAsia="宋体" w:hAnsi="Arial"/>
                <w:color w:val="000000"/>
                <w:sz w:val="18"/>
                <w:lang w:val="en-US" w:eastAsia="zh-CN"/>
              </w:rPr>
              <w:t>.3</w:t>
            </w:r>
          </w:p>
        </w:tc>
      </w:tr>
      <w:tr w:rsidR="002A2307" w14:paraId="5F455D19" w14:textId="77777777" w:rsidTr="002615F9">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hideMark/>
          </w:tcPr>
          <w:p w14:paraId="54820F2B" w14:textId="77777777" w:rsidR="002A2307" w:rsidRPr="00A21B52" w:rsidRDefault="002A2307" w:rsidP="002615F9">
            <w:pPr>
              <w:keepNext/>
              <w:keepLines/>
              <w:spacing w:after="0"/>
              <w:ind w:left="851" w:hanging="851"/>
              <w:rPr>
                <w:rFonts w:ascii="Arial" w:eastAsia="宋体" w:hAnsi="Arial"/>
                <w:color w:val="000000"/>
                <w:sz w:val="18"/>
                <w:lang w:eastAsia="ja-JP"/>
              </w:rPr>
            </w:pPr>
            <w:r w:rsidRPr="00A21B52">
              <w:rPr>
                <w:rFonts w:ascii="Arial" w:hAnsi="Arial"/>
                <w:color w:val="000000"/>
                <w:sz w:val="18"/>
                <w:lang w:eastAsia="ja-JP"/>
              </w:rPr>
              <w:t>NOTE *:</w:t>
            </w:r>
            <w:r w:rsidRPr="00A21B52">
              <w:rPr>
                <w:rFonts w:ascii="Arial" w:hAnsi="Arial"/>
                <w:color w:val="000000"/>
                <w:sz w:val="18"/>
                <w:lang w:eastAsia="ja-JP"/>
              </w:rPr>
              <w:tab/>
              <w:t>“-” denotes ΔT</w:t>
            </w:r>
            <w:r w:rsidRPr="00A21B52">
              <w:rPr>
                <w:rFonts w:ascii="Arial" w:hAnsi="Arial"/>
                <w:color w:val="000000"/>
                <w:sz w:val="18"/>
                <w:vertAlign w:val="subscript"/>
                <w:lang w:eastAsia="ja-JP"/>
              </w:rPr>
              <w:t>IB,c</w:t>
            </w:r>
            <w:r w:rsidRPr="00A21B52">
              <w:rPr>
                <w:rFonts w:ascii="Arial" w:hAnsi="Arial"/>
                <w:color w:val="000000"/>
                <w:sz w:val="18"/>
                <w:lang w:eastAsia="ja-JP"/>
              </w:rPr>
              <w:t xml:space="preserve"> = 0.</w:t>
            </w:r>
          </w:p>
          <w:p w14:paraId="1C8CC3EF" w14:textId="77777777" w:rsidR="002A2307" w:rsidRPr="00A21B52" w:rsidRDefault="002A2307" w:rsidP="002615F9">
            <w:pPr>
              <w:keepNext/>
              <w:keepLines/>
              <w:spacing w:after="0"/>
              <w:ind w:left="851" w:hanging="851"/>
              <w:rPr>
                <w:rFonts w:ascii="Arial" w:eastAsia="宋体" w:hAnsi="Arial" w:cs="Arial"/>
                <w:color w:val="000000"/>
                <w:sz w:val="18"/>
                <w:szCs w:val="22"/>
                <w:lang w:val="en-US" w:eastAsia="zh-CN"/>
              </w:rPr>
            </w:pPr>
            <w:r w:rsidRPr="00A21B52">
              <w:rPr>
                <w:rFonts w:ascii="Arial" w:eastAsia="等线" w:hAnsi="Arial"/>
                <w:color w:val="000000"/>
                <w:sz w:val="18"/>
              </w:rPr>
              <w:t>NOTE **:</w:t>
            </w:r>
            <w:r w:rsidRPr="00A21B52">
              <w:rPr>
                <w:rFonts w:ascii="Arial" w:eastAsia="等线" w:hAnsi="Arial"/>
                <w:color w:val="000000"/>
                <w:sz w:val="18"/>
              </w:rPr>
              <w:tab/>
              <w:t>The component band order in the configuration should be listed by the order of NR bands, such as for CA_n1-n3-n5 the band order from left to right is n1, n3 and n5.</w:t>
            </w:r>
          </w:p>
        </w:tc>
      </w:tr>
    </w:tbl>
    <w:p w14:paraId="0311678B" w14:textId="77777777" w:rsidR="002A2307" w:rsidRPr="00A21B52" w:rsidRDefault="002A2307" w:rsidP="002A2307">
      <w:pPr>
        <w:keepNext/>
        <w:keepLines/>
        <w:rPr>
          <w:rFonts w:ascii="Arial" w:eastAsia="宋体" w:hAnsi="Arial" w:cs="Arial"/>
        </w:rPr>
      </w:pPr>
    </w:p>
    <w:p w14:paraId="4DBE02B5" w14:textId="7086506F" w:rsidR="002A2307" w:rsidRDefault="002A2307" w:rsidP="002A2307">
      <w:pPr>
        <w:pStyle w:val="TH"/>
        <w:rPr>
          <w:rFonts w:cs="Arial"/>
          <w:lang w:eastAsia="zh-CN"/>
        </w:rPr>
      </w:pPr>
      <w:r>
        <w:rPr>
          <w:rFonts w:cs="Arial"/>
        </w:rPr>
        <w:t xml:space="preserve">Table </w:t>
      </w:r>
      <w:r>
        <w:rPr>
          <w:rFonts w:cs="Arial"/>
          <w:lang w:val="en-US" w:eastAsia="zh-CN"/>
        </w:rPr>
        <w:t>5</w:t>
      </w:r>
      <w:r>
        <w:rPr>
          <w:rFonts w:cs="Arial"/>
        </w:rPr>
        <w:t>.</w:t>
      </w:r>
      <w:r>
        <w:rPr>
          <w:rFonts w:cs="Arial"/>
          <w:lang w:val="en-US" w:eastAsia="zh-CN"/>
        </w:rPr>
        <w:t>14.1.</w:t>
      </w:r>
      <w:r>
        <w:rPr>
          <w:rFonts w:cs="Arial"/>
        </w:rPr>
        <w:t>3-2: ΔR</w:t>
      </w:r>
      <w:r>
        <w:rPr>
          <w:rFonts w:cs="Arial"/>
          <w:vertAlign w:val="subscript"/>
        </w:rPr>
        <w:t>IB</w:t>
      </w:r>
      <w:r>
        <w:rPr>
          <w:rFonts w:cs="Arial"/>
          <w:vertAlign w:val="subscript"/>
          <w:lang w:eastAsia="zh-CN"/>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4"/>
        <w:gridCol w:w="1948"/>
        <w:gridCol w:w="1948"/>
        <w:gridCol w:w="1949"/>
      </w:tblGrid>
      <w:tr w:rsidR="002A2307" w14:paraId="67FCC557" w14:textId="77777777" w:rsidTr="002615F9">
        <w:trPr>
          <w:trHeight w:val="187"/>
          <w:jc w:val="center"/>
        </w:trPr>
        <w:tc>
          <w:tcPr>
            <w:tcW w:w="1594" w:type="dxa"/>
            <w:vMerge w:val="restart"/>
            <w:tcBorders>
              <w:top w:val="single" w:sz="4" w:space="0" w:color="auto"/>
              <w:left w:val="single" w:sz="4" w:space="0" w:color="auto"/>
              <w:bottom w:val="single" w:sz="4" w:space="0" w:color="auto"/>
              <w:right w:val="single" w:sz="4" w:space="0" w:color="auto"/>
            </w:tcBorders>
            <w:hideMark/>
          </w:tcPr>
          <w:p w14:paraId="0D7AB0FA" w14:textId="77777777" w:rsidR="002A2307" w:rsidRPr="00A21B52" w:rsidRDefault="002A2307" w:rsidP="002615F9">
            <w:pPr>
              <w:keepNext/>
              <w:keepLines/>
              <w:spacing w:after="0"/>
              <w:jc w:val="center"/>
              <w:rPr>
                <w:rFonts w:ascii="Arial" w:eastAsia="等线" w:hAnsi="Arial"/>
                <w:b/>
                <w:color w:val="000000"/>
                <w:sz w:val="18"/>
              </w:rPr>
            </w:pPr>
            <w:r w:rsidRPr="00A21B52">
              <w:rPr>
                <w:rFonts w:ascii="Arial" w:eastAsia="等线" w:hAnsi="Arial"/>
                <w:b/>
                <w:color w:val="000000"/>
                <w:sz w:val="18"/>
              </w:rPr>
              <w:t>Inter-band CA combination</w:t>
            </w:r>
          </w:p>
        </w:tc>
        <w:tc>
          <w:tcPr>
            <w:tcW w:w="5845" w:type="dxa"/>
            <w:gridSpan w:val="3"/>
            <w:tcBorders>
              <w:top w:val="single" w:sz="4" w:space="0" w:color="auto"/>
              <w:left w:val="single" w:sz="4" w:space="0" w:color="auto"/>
              <w:bottom w:val="single" w:sz="4" w:space="0" w:color="auto"/>
              <w:right w:val="single" w:sz="4" w:space="0" w:color="auto"/>
            </w:tcBorders>
            <w:vAlign w:val="center"/>
            <w:hideMark/>
          </w:tcPr>
          <w:p w14:paraId="36E41B6C" w14:textId="77777777" w:rsidR="002A2307" w:rsidRPr="00A21B52" w:rsidRDefault="002A2307" w:rsidP="002615F9">
            <w:pPr>
              <w:keepNext/>
              <w:keepLines/>
              <w:spacing w:after="0"/>
              <w:jc w:val="center"/>
              <w:rPr>
                <w:rFonts w:ascii="Arial" w:eastAsia="等线" w:hAnsi="Arial"/>
                <w:b/>
                <w:color w:val="000000"/>
                <w:sz w:val="18"/>
              </w:rPr>
            </w:pPr>
            <w:r w:rsidRPr="00A21B52">
              <w:rPr>
                <w:rFonts w:ascii="Arial" w:eastAsia="等线" w:hAnsi="Arial"/>
                <w:b/>
                <w:color w:val="000000"/>
                <w:sz w:val="18"/>
              </w:rPr>
              <w:t>ΔR</w:t>
            </w:r>
            <w:r w:rsidRPr="00A21B52">
              <w:rPr>
                <w:rFonts w:ascii="Arial" w:eastAsia="等线" w:hAnsi="Arial"/>
                <w:b/>
                <w:color w:val="000000"/>
                <w:sz w:val="18"/>
                <w:vertAlign w:val="subscript"/>
              </w:rPr>
              <w:t>IB,c</w:t>
            </w:r>
            <w:r w:rsidRPr="00A21B52">
              <w:rPr>
                <w:rFonts w:ascii="Arial" w:eastAsia="等线" w:hAnsi="Arial"/>
                <w:b/>
                <w:color w:val="000000"/>
                <w:sz w:val="18"/>
              </w:rPr>
              <w:t xml:space="preserve"> for NR bands (dB)</w:t>
            </w:r>
            <w:r w:rsidRPr="00A21B52">
              <w:rPr>
                <w:rFonts w:ascii="Arial" w:eastAsia="等线" w:hAnsi="Arial"/>
                <w:b/>
                <w:color w:val="000000"/>
                <w:sz w:val="18"/>
                <w:vertAlign w:val="superscript"/>
              </w:rPr>
              <w:t>*</w:t>
            </w:r>
          </w:p>
        </w:tc>
      </w:tr>
      <w:tr w:rsidR="002A2307" w14:paraId="2A0EF948" w14:textId="77777777" w:rsidTr="002615F9">
        <w:trPr>
          <w:trHeight w:val="187"/>
          <w:jc w:val="center"/>
        </w:trPr>
        <w:tc>
          <w:tcPr>
            <w:tcW w:w="1594" w:type="dxa"/>
            <w:vMerge/>
            <w:tcBorders>
              <w:top w:val="single" w:sz="4" w:space="0" w:color="auto"/>
              <w:left w:val="single" w:sz="4" w:space="0" w:color="auto"/>
              <w:bottom w:val="single" w:sz="4" w:space="0" w:color="auto"/>
              <w:right w:val="single" w:sz="4" w:space="0" w:color="auto"/>
            </w:tcBorders>
            <w:vAlign w:val="center"/>
            <w:hideMark/>
          </w:tcPr>
          <w:p w14:paraId="672B82E7" w14:textId="77777777" w:rsidR="002A2307" w:rsidRPr="00A21B52" w:rsidRDefault="002A2307" w:rsidP="002615F9">
            <w:pPr>
              <w:spacing w:after="0"/>
              <w:rPr>
                <w:rFonts w:ascii="Arial" w:eastAsia="等线" w:hAnsi="Arial"/>
                <w:b/>
                <w:color w:val="000000"/>
                <w:sz w:val="18"/>
              </w:rPr>
            </w:pPr>
          </w:p>
        </w:tc>
        <w:tc>
          <w:tcPr>
            <w:tcW w:w="5845" w:type="dxa"/>
            <w:gridSpan w:val="3"/>
            <w:tcBorders>
              <w:top w:val="single" w:sz="4" w:space="0" w:color="auto"/>
              <w:left w:val="single" w:sz="4" w:space="0" w:color="auto"/>
              <w:bottom w:val="single" w:sz="4" w:space="0" w:color="auto"/>
              <w:right w:val="single" w:sz="4" w:space="0" w:color="auto"/>
            </w:tcBorders>
            <w:vAlign w:val="center"/>
            <w:hideMark/>
          </w:tcPr>
          <w:p w14:paraId="0B49D221" w14:textId="77777777" w:rsidR="002A2307" w:rsidRPr="00A21B52" w:rsidRDefault="002A2307" w:rsidP="002615F9">
            <w:pPr>
              <w:keepNext/>
              <w:keepLines/>
              <w:spacing w:after="0"/>
              <w:jc w:val="center"/>
              <w:rPr>
                <w:rFonts w:ascii="Arial" w:eastAsia="等线" w:hAnsi="Arial"/>
                <w:b/>
                <w:color w:val="000000"/>
                <w:sz w:val="18"/>
              </w:rPr>
            </w:pPr>
            <w:r w:rsidRPr="00A21B52">
              <w:rPr>
                <w:rFonts w:ascii="Arial" w:eastAsia="等线" w:hAnsi="Arial"/>
                <w:b/>
                <w:color w:val="000000"/>
                <w:sz w:val="18"/>
              </w:rPr>
              <w:t>Component band in order of bands in configuration</w:t>
            </w:r>
            <w:r w:rsidRPr="00A21B52">
              <w:rPr>
                <w:rFonts w:ascii="Arial" w:eastAsia="等线" w:hAnsi="Arial"/>
                <w:b/>
                <w:color w:val="000000"/>
                <w:sz w:val="18"/>
                <w:vertAlign w:val="superscript"/>
              </w:rPr>
              <w:t>**</w:t>
            </w:r>
          </w:p>
        </w:tc>
      </w:tr>
      <w:tr w:rsidR="002A2307" w14:paraId="4B414711" w14:textId="77777777" w:rsidTr="002615F9">
        <w:trPr>
          <w:trHeight w:val="187"/>
          <w:jc w:val="center"/>
        </w:trPr>
        <w:tc>
          <w:tcPr>
            <w:tcW w:w="1594" w:type="dxa"/>
            <w:tcBorders>
              <w:top w:val="single" w:sz="4" w:space="0" w:color="auto"/>
              <w:left w:val="single" w:sz="4" w:space="0" w:color="auto"/>
              <w:bottom w:val="single" w:sz="4" w:space="0" w:color="auto"/>
              <w:right w:val="single" w:sz="4" w:space="0" w:color="auto"/>
            </w:tcBorders>
            <w:hideMark/>
          </w:tcPr>
          <w:p w14:paraId="1B7E08F7" w14:textId="77777777" w:rsidR="002A2307" w:rsidRPr="00A21B52" w:rsidRDefault="002A2307" w:rsidP="002615F9">
            <w:pPr>
              <w:keepNext/>
              <w:keepLines/>
              <w:spacing w:after="0"/>
              <w:jc w:val="center"/>
              <w:rPr>
                <w:rFonts w:ascii="Arial" w:eastAsia="等线" w:hAnsi="Arial"/>
                <w:color w:val="000000"/>
                <w:sz w:val="18"/>
              </w:rPr>
            </w:pPr>
            <w:r w:rsidRPr="00A21B52">
              <w:rPr>
                <w:rFonts w:ascii="Arial" w:eastAsia="等线" w:hAnsi="Arial"/>
                <w:color w:val="000000"/>
                <w:sz w:val="18"/>
                <w:lang w:eastAsia="zh-CN"/>
              </w:rPr>
              <w:t>CA_n1-n3-n38</w:t>
            </w:r>
          </w:p>
        </w:tc>
        <w:tc>
          <w:tcPr>
            <w:tcW w:w="1948" w:type="dxa"/>
            <w:tcBorders>
              <w:top w:val="single" w:sz="4" w:space="0" w:color="auto"/>
              <w:left w:val="single" w:sz="4" w:space="0" w:color="auto"/>
              <w:bottom w:val="single" w:sz="4" w:space="0" w:color="auto"/>
              <w:right w:val="single" w:sz="4" w:space="0" w:color="auto"/>
            </w:tcBorders>
            <w:vAlign w:val="center"/>
          </w:tcPr>
          <w:p w14:paraId="4D2A9BFC" w14:textId="77777777" w:rsidR="002A2307" w:rsidRPr="00A21B52" w:rsidRDefault="002A2307" w:rsidP="002615F9">
            <w:pPr>
              <w:keepNext/>
              <w:keepLines/>
              <w:spacing w:after="0"/>
              <w:jc w:val="center"/>
              <w:rPr>
                <w:rFonts w:ascii="Arial" w:eastAsia="等线" w:hAnsi="Arial"/>
                <w:color w:val="000000"/>
                <w:sz w:val="18"/>
                <w:lang w:eastAsia="zh-CN"/>
              </w:rPr>
            </w:pPr>
            <w:r>
              <w:rPr>
                <w:rFonts w:ascii="Arial" w:eastAsia="等线" w:hAnsi="Arial" w:hint="eastAsia"/>
                <w:color w:val="000000"/>
                <w:sz w:val="18"/>
                <w:lang w:eastAsia="zh-CN"/>
              </w:rPr>
              <w:t>0</w:t>
            </w:r>
            <w:r>
              <w:rPr>
                <w:rFonts w:ascii="Arial" w:eastAsia="等线" w:hAnsi="Arial"/>
                <w:color w:val="000000"/>
                <w:sz w:val="18"/>
                <w:lang w:eastAsia="zh-CN"/>
              </w:rPr>
              <w:t>.2</w:t>
            </w:r>
          </w:p>
        </w:tc>
        <w:tc>
          <w:tcPr>
            <w:tcW w:w="1948" w:type="dxa"/>
            <w:tcBorders>
              <w:top w:val="single" w:sz="4" w:space="0" w:color="auto"/>
              <w:left w:val="single" w:sz="4" w:space="0" w:color="auto"/>
              <w:bottom w:val="single" w:sz="4" w:space="0" w:color="auto"/>
              <w:right w:val="single" w:sz="4" w:space="0" w:color="auto"/>
            </w:tcBorders>
            <w:vAlign w:val="center"/>
          </w:tcPr>
          <w:p w14:paraId="76AEEB7C" w14:textId="77777777" w:rsidR="002A2307" w:rsidRPr="00A21B52" w:rsidRDefault="002A2307" w:rsidP="002615F9">
            <w:pPr>
              <w:keepNext/>
              <w:keepLines/>
              <w:spacing w:after="0"/>
              <w:jc w:val="center"/>
              <w:rPr>
                <w:rFonts w:ascii="Arial" w:eastAsia="等线" w:hAnsi="Arial"/>
                <w:color w:val="000000"/>
                <w:sz w:val="18"/>
                <w:lang w:eastAsia="zh-CN"/>
              </w:rPr>
            </w:pPr>
            <w:r>
              <w:rPr>
                <w:rFonts w:ascii="Arial" w:eastAsia="等线" w:hAnsi="Arial" w:hint="eastAsia"/>
                <w:color w:val="000000"/>
                <w:sz w:val="18"/>
                <w:lang w:eastAsia="zh-CN"/>
              </w:rPr>
              <w:t>0</w:t>
            </w:r>
            <w:r>
              <w:rPr>
                <w:rFonts w:ascii="Arial" w:eastAsia="等线" w:hAnsi="Arial"/>
                <w:color w:val="000000"/>
                <w:sz w:val="18"/>
                <w:lang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14:paraId="2F8CE531" w14:textId="77777777" w:rsidR="002A2307" w:rsidRPr="00A21B52" w:rsidRDefault="002A2307" w:rsidP="002615F9">
            <w:pPr>
              <w:keepNext/>
              <w:keepLines/>
              <w:spacing w:after="0"/>
              <w:jc w:val="center"/>
              <w:rPr>
                <w:rFonts w:ascii="Arial" w:eastAsia="等线" w:hAnsi="Arial"/>
                <w:color w:val="000000"/>
                <w:sz w:val="18"/>
                <w:lang w:eastAsia="zh-CN"/>
              </w:rPr>
            </w:pPr>
            <w:r>
              <w:rPr>
                <w:rFonts w:ascii="Arial" w:eastAsia="等线" w:hAnsi="Arial" w:hint="eastAsia"/>
                <w:color w:val="000000"/>
                <w:sz w:val="18"/>
                <w:lang w:eastAsia="zh-CN"/>
              </w:rPr>
              <w:t>-</w:t>
            </w:r>
          </w:p>
        </w:tc>
      </w:tr>
      <w:tr w:rsidR="002A2307" w14:paraId="22FCFE30" w14:textId="77777777" w:rsidTr="002615F9">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hideMark/>
          </w:tcPr>
          <w:p w14:paraId="22502ED8" w14:textId="77777777" w:rsidR="002A2307" w:rsidRPr="00A21B52" w:rsidRDefault="002A2307" w:rsidP="002615F9">
            <w:pPr>
              <w:keepLines/>
              <w:spacing w:after="0"/>
              <w:ind w:left="870" w:hanging="870"/>
              <w:rPr>
                <w:rFonts w:eastAsia="等线" w:cs="Arial"/>
                <w:color w:val="000000"/>
                <w:lang w:eastAsia="ja-JP"/>
              </w:rPr>
            </w:pPr>
            <w:r w:rsidRPr="00A21B52">
              <w:rPr>
                <w:rFonts w:ascii="Arial" w:eastAsia="等线" w:hAnsi="Arial" w:cs="Arial"/>
                <w:color w:val="000000"/>
                <w:sz w:val="18"/>
                <w:lang w:eastAsia="ja-JP"/>
              </w:rPr>
              <w:t>NOTE *:</w:t>
            </w:r>
            <w:r w:rsidRPr="00A21B52">
              <w:rPr>
                <w:rFonts w:ascii="Arial" w:eastAsia="等线" w:hAnsi="Arial" w:cs="Arial"/>
                <w:color w:val="000000"/>
                <w:sz w:val="18"/>
                <w:lang w:eastAsia="ja-JP"/>
              </w:rPr>
              <w:tab/>
              <w:t xml:space="preserve"> “-” denotes ΔR</w:t>
            </w:r>
            <w:r w:rsidRPr="00A21B52">
              <w:rPr>
                <w:rFonts w:ascii="Arial" w:eastAsia="等线" w:hAnsi="Arial" w:cs="Arial"/>
                <w:color w:val="000000"/>
                <w:sz w:val="18"/>
                <w:vertAlign w:val="subscript"/>
                <w:lang w:eastAsia="ja-JP"/>
              </w:rPr>
              <w:t>IB,c</w:t>
            </w:r>
            <w:r w:rsidRPr="00A21B52">
              <w:rPr>
                <w:rFonts w:ascii="Arial" w:eastAsia="等线" w:hAnsi="Arial" w:cs="Arial"/>
                <w:color w:val="000000"/>
                <w:sz w:val="18"/>
                <w:lang w:eastAsia="ja-JP"/>
              </w:rPr>
              <w:t xml:space="preserve"> = 0.</w:t>
            </w:r>
          </w:p>
          <w:p w14:paraId="7921DBDF" w14:textId="77777777" w:rsidR="002A2307" w:rsidRPr="00A21B52" w:rsidRDefault="002A2307" w:rsidP="002615F9">
            <w:pPr>
              <w:keepLines/>
              <w:spacing w:after="0"/>
              <w:ind w:left="870" w:hanging="870"/>
              <w:rPr>
                <w:rFonts w:ascii="Arial" w:eastAsia="等线" w:hAnsi="Arial"/>
                <w:color w:val="000000"/>
                <w:sz w:val="18"/>
                <w:lang w:val="en-US"/>
              </w:rPr>
            </w:pPr>
            <w:r w:rsidRPr="00A21B52">
              <w:rPr>
                <w:rFonts w:ascii="Arial" w:eastAsia="等线" w:hAnsi="Arial" w:cs="Arial"/>
                <w:color w:val="000000"/>
                <w:sz w:val="18"/>
                <w:lang w:eastAsia="ja-JP"/>
              </w:rPr>
              <w:t>NOTE **:</w:t>
            </w:r>
            <w:r w:rsidRPr="00A21B52">
              <w:rPr>
                <w:rFonts w:ascii="Arial" w:eastAsia="等线" w:hAnsi="Arial" w:cs="Arial"/>
                <w:color w:val="000000"/>
                <w:sz w:val="18"/>
                <w:lang w:eastAsia="ja-JP"/>
              </w:rPr>
              <w:tab/>
              <w:t>The component band order in the configuration should be listed by the order of NR bands, such as for CA_n1-n3-n8 the band order from left to right is n1, n3 and n8.</w:t>
            </w:r>
          </w:p>
        </w:tc>
      </w:tr>
    </w:tbl>
    <w:p w14:paraId="5EB03ACC" w14:textId="77777777" w:rsidR="002A2307" w:rsidRDefault="002A2307" w:rsidP="002A2307"/>
    <w:p w14:paraId="75129800" w14:textId="21964F91" w:rsidR="003623FE" w:rsidRDefault="003623FE" w:rsidP="004B5957">
      <w:pPr>
        <w:pStyle w:val="21"/>
      </w:pPr>
      <w:bookmarkStart w:id="219" w:name="_Toc136288214"/>
      <w:r>
        <w:t>5.15</w:t>
      </w:r>
      <w:r>
        <w:tab/>
        <w:t>CA_n1-n7-n38</w:t>
      </w:r>
      <w:bookmarkEnd w:id="219"/>
    </w:p>
    <w:p w14:paraId="655E295D" w14:textId="287A99CB" w:rsidR="003623FE" w:rsidRPr="003623FE" w:rsidRDefault="003623FE" w:rsidP="003623FE">
      <w:pPr>
        <w:pStyle w:val="31"/>
      </w:pPr>
      <w:bookmarkStart w:id="220" w:name="_Toc136288215"/>
      <w:r>
        <w:t>5.15.1</w:t>
      </w:r>
      <w:r>
        <w:tab/>
      </w:r>
      <w:r w:rsidRPr="003623FE">
        <w:t>Common for 1 band UL and 2 bands UL CA</w:t>
      </w:r>
      <w:bookmarkEnd w:id="220"/>
    </w:p>
    <w:p w14:paraId="6865CE3E" w14:textId="10E1E096" w:rsidR="003623FE" w:rsidRDefault="003623FE" w:rsidP="003623FE">
      <w:pPr>
        <w:pStyle w:val="41"/>
      </w:pPr>
      <w:bookmarkStart w:id="221" w:name="_Toc136288216"/>
      <w:r>
        <w:t>5.15.1.1</w:t>
      </w:r>
      <w:r>
        <w:tab/>
      </w:r>
      <w:r w:rsidRPr="003623FE">
        <w:t>Operating bands for CA</w:t>
      </w:r>
      <w:bookmarkEnd w:id="221"/>
    </w:p>
    <w:p w14:paraId="24A60B39" w14:textId="54729DD5" w:rsidR="003623FE" w:rsidRDefault="003623FE" w:rsidP="003623FE">
      <w:pPr>
        <w:pStyle w:val="TH"/>
      </w:pPr>
      <w:r>
        <w:rPr>
          <w:rFonts w:cs="Arial"/>
        </w:rPr>
        <w:t xml:space="preserve">Table </w:t>
      </w:r>
      <w:r>
        <w:rPr>
          <w:rFonts w:cs="Arial"/>
          <w:lang w:val="en-US" w:eastAsia="zh-CN"/>
        </w:rPr>
        <w:t>5.15</w:t>
      </w:r>
      <w:r>
        <w:rPr>
          <w:rFonts w:cs="Arial"/>
          <w:lang w:eastAsia="zh-CN"/>
        </w:rPr>
        <w:t>.</w:t>
      </w:r>
      <w:r>
        <w:rPr>
          <w:rFonts w:cs="Arial"/>
          <w:lang w:val="en-US" w:eastAsia="zh-CN"/>
        </w:rPr>
        <w:t>1</w:t>
      </w:r>
      <w:r>
        <w:rPr>
          <w:rFonts w:cs="Arial"/>
          <w:lang w:eastAsia="zh-CN"/>
        </w:rPr>
        <w:t>.1</w:t>
      </w:r>
      <w:r>
        <w:rPr>
          <w:rFonts w:cs="Arial"/>
        </w:rPr>
        <w:t>-1</w:t>
      </w:r>
      <w: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3623FE" w14:paraId="7701EE14" w14:textId="77777777" w:rsidTr="002615F9">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1109565D" w14:textId="77777777" w:rsidR="003623FE" w:rsidRDefault="003623FE" w:rsidP="002615F9">
            <w:pPr>
              <w:pStyle w:val="TAH"/>
              <w:rPr>
                <w:rFonts w:eastAsia="Malgun Gothic" w:cs="Arial"/>
              </w:rPr>
            </w:pPr>
            <w:r>
              <w:rPr>
                <w:rFonts w:eastAsia="Malgun Gothic" w:cs="Arial"/>
                <w:lang w:eastAsia="ja-JP"/>
              </w:rPr>
              <w:t>NR</w:t>
            </w:r>
            <w:r>
              <w:rPr>
                <w:rFonts w:eastAsia="Malgun Gothic" w:cs="Arial"/>
              </w:rPr>
              <w:t xml:space="preserve"> Band</w:t>
            </w:r>
          </w:p>
        </w:tc>
        <w:tc>
          <w:tcPr>
            <w:tcW w:w="2976" w:type="dxa"/>
            <w:gridSpan w:val="3"/>
            <w:tcBorders>
              <w:top w:val="single" w:sz="4" w:space="0" w:color="auto"/>
              <w:left w:val="single" w:sz="4" w:space="0" w:color="auto"/>
              <w:bottom w:val="single" w:sz="4" w:space="0" w:color="auto"/>
              <w:right w:val="single" w:sz="4" w:space="0" w:color="auto"/>
            </w:tcBorders>
            <w:hideMark/>
          </w:tcPr>
          <w:p w14:paraId="2E42DA4B" w14:textId="77777777" w:rsidR="003623FE" w:rsidRDefault="003623FE" w:rsidP="002615F9">
            <w:pPr>
              <w:pStyle w:val="TAH"/>
              <w:rPr>
                <w:rFonts w:eastAsia="Malgun Gothic" w:cs="Arial"/>
              </w:rPr>
            </w:pPr>
            <w:r>
              <w:rPr>
                <w:rFonts w:eastAsia="Malgun Gothic" w:cs="Arial"/>
              </w:rPr>
              <w:t>Uplink (UL) band</w:t>
            </w:r>
          </w:p>
        </w:tc>
        <w:tc>
          <w:tcPr>
            <w:tcW w:w="3116" w:type="dxa"/>
            <w:gridSpan w:val="3"/>
            <w:tcBorders>
              <w:top w:val="single" w:sz="4" w:space="0" w:color="auto"/>
              <w:left w:val="single" w:sz="4" w:space="0" w:color="auto"/>
              <w:bottom w:val="single" w:sz="4" w:space="0" w:color="auto"/>
              <w:right w:val="single" w:sz="4" w:space="0" w:color="auto"/>
            </w:tcBorders>
            <w:hideMark/>
          </w:tcPr>
          <w:p w14:paraId="55BD450A" w14:textId="77777777" w:rsidR="003623FE" w:rsidRDefault="003623FE" w:rsidP="002615F9">
            <w:pPr>
              <w:pStyle w:val="TAH"/>
              <w:rPr>
                <w:rFonts w:eastAsia="Malgun Gothic" w:cs="Arial"/>
              </w:rPr>
            </w:pPr>
            <w:r>
              <w:rPr>
                <w:rFonts w:eastAsia="Malgun Gothic" w:cs="Arial"/>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590E69A5" w14:textId="77777777" w:rsidR="003623FE" w:rsidRDefault="003623FE" w:rsidP="002615F9">
            <w:pPr>
              <w:pStyle w:val="TAH"/>
              <w:rPr>
                <w:rFonts w:eastAsia="Malgun Gothic" w:cs="Arial"/>
              </w:rPr>
            </w:pPr>
            <w:r>
              <w:rPr>
                <w:rFonts w:eastAsia="Malgun Gothic" w:cs="Arial"/>
              </w:rPr>
              <w:t>Duplex</w:t>
            </w:r>
          </w:p>
          <w:p w14:paraId="18F7D70E" w14:textId="77777777" w:rsidR="003623FE" w:rsidRDefault="003623FE" w:rsidP="002615F9">
            <w:pPr>
              <w:pStyle w:val="TAH"/>
              <w:rPr>
                <w:rFonts w:ascii="Times New Roman" w:eastAsia="Malgun Gothic" w:hAnsi="Times New Roman"/>
              </w:rPr>
            </w:pPr>
            <w:r>
              <w:rPr>
                <w:rFonts w:eastAsia="Malgun Gothic" w:cs="Arial"/>
              </w:rPr>
              <w:t>mode</w:t>
            </w:r>
          </w:p>
        </w:tc>
      </w:tr>
      <w:tr w:rsidR="003623FE" w14:paraId="021A2262" w14:textId="77777777" w:rsidTr="002615F9">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201765BC" w14:textId="77777777" w:rsidR="003623FE" w:rsidRDefault="003623FE" w:rsidP="002615F9">
            <w:pPr>
              <w:spacing w:after="0"/>
              <w:rPr>
                <w:rFonts w:ascii="Arial" w:eastAsia="Malgun Gothic" w:hAnsi="Arial" w:cs="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3CA6A980" w14:textId="77777777" w:rsidR="003623FE" w:rsidRDefault="003623FE" w:rsidP="002615F9">
            <w:pPr>
              <w:pStyle w:val="TAH"/>
              <w:rPr>
                <w:rFonts w:eastAsia="Malgun Gothic" w:cs="Arial"/>
              </w:rPr>
            </w:pPr>
            <w:r>
              <w:rPr>
                <w:rFonts w:eastAsia="Malgun Gothic" w:cs="Arial"/>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hideMark/>
          </w:tcPr>
          <w:p w14:paraId="60C162EC" w14:textId="77777777" w:rsidR="003623FE" w:rsidRDefault="003623FE" w:rsidP="002615F9">
            <w:pPr>
              <w:pStyle w:val="TAH"/>
              <w:rPr>
                <w:rFonts w:eastAsia="Malgun Gothic" w:cs="Arial"/>
              </w:rPr>
            </w:pPr>
            <w:r>
              <w:rPr>
                <w:rFonts w:eastAsia="Malgun Gothic" w:cs="Arial"/>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75FCE640" w14:textId="77777777" w:rsidR="003623FE" w:rsidRDefault="003623FE" w:rsidP="002615F9">
            <w:pPr>
              <w:spacing w:after="0"/>
              <w:rPr>
                <w:rFonts w:eastAsia="Malgun Gothic"/>
                <w:b/>
                <w:sz w:val="18"/>
              </w:rPr>
            </w:pPr>
          </w:p>
        </w:tc>
      </w:tr>
      <w:tr w:rsidR="003623FE" w14:paraId="1F3BC57B" w14:textId="77777777" w:rsidTr="002615F9">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3FA5CA44" w14:textId="77777777" w:rsidR="003623FE" w:rsidRDefault="003623FE" w:rsidP="002615F9">
            <w:pPr>
              <w:spacing w:after="0"/>
              <w:rPr>
                <w:rFonts w:ascii="Arial" w:eastAsia="Malgun Gothic" w:hAnsi="Arial" w:cs="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564D632D" w14:textId="77777777" w:rsidR="003623FE" w:rsidRDefault="003623FE" w:rsidP="002615F9">
            <w:pPr>
              <w:pStyle w:val="TAH"/>
              <w:rPr>
                <w:rFonts w:eastAsia="Malgun Gothic" w:cs="Arial"/>
              </w:rPr>
            </w:pPr>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14:paraId="71E2A955" w14:textId="77777777" w:rsidR="003623FE" w:rsidRDefault="003623FE" w:rsidP="002615F9">
            <w:pPr>
              <w:pStyle w:val="TAH"/>
              <w:rPr>
                <w:rFonts w:eastAsia="Malgun Gothic" w:cs="Arial"/>
              </w:rPr>
            </w:pPr>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1F8728FA" w14:textId="77777777" w:rsidR="003623FE" w:rsidRDefault="003623FE" w:rsidP="002615F9">
            <w:pPr>
              <w:spacing w:after="0"/>
              <w:rPr>
                <w:rFonts w:eastAsia="Malgun Gothic"/>
                <w:b/>
                <w:sz w:val="18"/>
              </w:rPr>
            </w:pPr>
          </w:p>
        </w:tc>
      </w:tr>
      <w:tr w:rsidR="003623FE" w14:paraId="0BECA994" w14:textId="77777777" w:rsidTr="002615F9">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5313BE2C" w14:textId="77777777" w:rsidR="003623FE" w:rsidRPr="00A21B52" w:rsidRDefault="003623FE" w:rsidP="002615F9">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1</w:t>
            </w:r>
          </w:p>
        </w:tc>
        <w:tc>
          <w:tcPr>
            <w:tcW w:w="1088" w:type="dxa"/>
            <w:tcBorders>
              <w:top w:val="single" w:sz="4" w:space="0" w:color="auto"/>
              <w:left w:val="single" w:sz="4" w:space="0" w:color="auto"/>
              <w:bottom w:val="single" w:sz="4" w:space="0" w:color="auto"/>
              <w:right w:val="nil"/>
            </w:tcBorders>
            <w:vAlign w:val="center"/>
          </w:tcPr>
          <w:p w14:paraId="37738A8E" w14:textId="77777777" w:rsidR="003623FE" w:rsidRPr="004B5957" w:rsidRDefault="003623FE"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1920MHz</w:t>
            </w:r>
          </w:p>
        </w:tc>
        <w:tc>
          <w:tcPr>
            <w:tcW w:w="295" w:type="dxa"/>
            <w:tcBorders>
              <w:top w:val="single" w:sz="4" w:space="0" w:color="auto"/>
              <w:left w:val="nil"/>
              <w:bottom w:val="single" w:sz="4" w:space="0" w:color="auto"/>
              <w:right w:val="nil"/>
            </w:tcBorders>
            <w:vAlign w:val="center"/>
            <w:hideMark/>
          </w:tcPr>
          <w:p w14:paraId="66974AFE" w14:textId="77777777" w:rsidR="003623FE" w:rsidRPr="004B5957" w:rsidRDefault="003623FE" w:rsidP="002615F9">
            <w:pPr>
              <w:keepNext/>
              <w:keepLines/>
              <w:spacing w:after="0"/>
              <w:jc w:val="center"/>
              <w:rPr>
                <w:rFonts w:ascii="Arial" w:eastAsia="宋体" w:hAnsi="Arial" w:cs="Arial"/>
                <w:sz w:val="18"/>
                <w:lang w:val="en-US" w:eastAsia="zh-CN"/>
              </w:rPr>
            </w:pPr>
            <w:r w:rsidRPr="004B5957">
              <w:rPr>
                <w:rFonts w:ascii="Arial" w:eastAsia="宋体" w:hAnsi="Arial" w:cs="Arial"/>
                <w:sz w:val="18"/>
                <w:lang w:val="en-US" w:eastAsia="zh-CN"/>
              </w:rPr>
              <w:t xml:space="preserve"> </w:t>
            </w:r>
            <w:r w:rsidRPr="004B5957">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5524D135" w14:textId="77777777" w:rsidR="003623FE" w:rsidRPr="004B5957" w:rsidRDefault="003623FE"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1980MHz</w:t>
            </w:r>
          </w:p>
        </w:tc>
        <w:tc>
          <w:tcPr>
            <w:tcW w:w="1231" w:type="dxa"/>
            <w:tcBorders>
              <w:top w:val="single" w:sz="4" w:space="0" w:color="auto"/>
              <w:left w:val="single" w:sz="4" w:space="0" w:color="auto"/>
              <w:bottom w:val="single" w:sz="4" w:space="0" w:color="auto"/>
              <w:right w:val="nil"/>
            </w:tcBorders>
            <w:vAlign w:val="center"/>
          </w:tcPr>
          <w:p w14:paraId="007ABD6B" w14:textId="77777777" w:rsidR="003623FE" w:rsidRPr="004B5957" w:rsidRDefault="003623FE"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2110MHz</w:t>
            </w:r>
          </w:p>
        </w:tc>
        <w:tc>
          <w:tcPr>
            <w:tcW w:w="355" w:type="dxa"/>
            <w:tcBorders>
              <w:top w:val="single" w:sz="4" w:space="0" w:color="auto"/>
              <w:left w:val="nil"/>
              <w:bottom w:val="single" w:sz="4" w:space="0" w:color="auto"/>
              <w:right w:val="nil"/>
            </w:tcBorders>
            <w:vAlign w:val="center"/>
            <w:hideMark/>
          </w:tcPr>
          <w:p w14:paraId="7FC15934" w14:textId="77777777" w:rsidR="003623FE" w:rsidRPr="004B5957" w:rsidRDefault="003623FE" w:rsidP="002615F9">
            <w:pPr>
              <w:keepNext/>
              <w:keepLines/>
              <w:spacing w:after="0"/>
              <w:jc w:val="center"/>
              <w:rPr>
                <w:rFonts w:ascii="Arial" w:hAnsi="Arial" w:cs="Arial"/>
                <w:sz w:val="18"/>
                <w:lang w:eastAsia="ja-JP"/>
              </w:rPr>
            </w:pPr>
            <w:r w:rsidRPr="004B5957">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37882DF5" w14:textId="77777777" w:rsidR="003623FE" w:rsidRPr="004B5957" w:rsidRDefault="003623FE" w:rsidP="002615F9">
            <w:pPr>
              <w:keepNext/>
              <w:keepLines/>
              <w:spacing w:after="0"/>
              <w:jc w:val="center"/>
              <w:rPr>
                <w:rFonts w:ascii="Arial" w:hAnsi="Arial" w:cs="Arial"/>
                <w:sz w:val="18"/>
                <w:lang w:eastAsia="ja-JP"/>
              </w:rPr>
            </w:pPr>
            <w:r w:rsidRPr="004B5957">
              <w:rPr>
                <w:rFonts w:ascii="Arial" w:eastAsia="宋体" w:hAnsi="Arial" w:cs="Arial"/>
                <w:sz w:val="18"/>
                <w:lang w:eastAsia="zh-CN"/>
              </w:rPr>
              <w:t>2170MHz</w:t>
            </w:r>
          </w:p>
        </w:tc>
        <w:tc>
          <w:tcPr>
            <w:tcW w:w="1043" w:type="dxa"/>
            <w:tcBorders>
              <w:top w:val="single" w:sz="4" w:space="0" w:color="auto"/>
              <w:left w:val="single" w:sz="4" w:space="0" w:color="auto"/>
              <w:bottom w:val="single" w:sz="4" w:space="0" w:color="auto"/>
              <w:right w:val="single" w:sz="4" w:space="0" w:color="auto"/>
            </w:tcBorders>
            <w:vAlign w:val="center"/>
          </w:tcPr>
          <w:p w14:paraId="7E57DE00" w14:textId="77777777" w:rsidR="003623FE" w:rsidRPr="004B5957" w:rsidRDefault="003623FE"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FDD</w:t>
            </w:r>
          </w:p>
        </w:tc>
      </w:tr>
      <w:tr w:rsidR="003623FE" w14:paraId="33859DBD" w14:textId="77777777" w:rsidTr="002615F9">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113244BF" w14:textId="77777777" w:rsidR="003623FE" w:rsidRDefault="003623FE" w:rsidP="002615F9">
            <w:pPr>
              <w:keepNext/>
              <w:keepLines/>
              <w:spacing w:after="0"/>
              <w:jc w:val="center"/>
              <w:rPr>
                <w:rFonts w:ascii="Arial"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7</w:t>
            </w:r>
          </w:p>
        </w:tc>
        <w:tc>
          <w:tcPr>
            <w:tcW w:w="1088" w:type="dxa"/>
            <w:tcBorders>
              <w:top w:val="single" w:sz="4" w:space="0" w:color="auto"/>
              <w:left w:val="single" w:sz="4" w:space="0" w:color="auto"/>
              <w:bottom w:val="single" w:sz="4" w:space="0" w:color="auto"/>
              <w:right w:val="nil"/>
            </w:tcBorders>
            <w:vAlign w:val="center"/>
          </w:tcPr>
          <w:p w14:paraId="50840CC8" w14:textId="77777777" w:rsidR="003623FE" w:rsidRPr="004B5957" w:rsidRDefault="003623FE"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2500MHz</w:t>
            </w:r>
          </w:p>
        </w:tc>
        <w:tc>
          <w:tcPr>
            <w:tcW w:w="295" w:type="dxa"/>
            <w:tcBorders>
              <w:top w:val="single" w:sz="4" w:space="0" w:color="auto"/>
              <w:left w:val="nil"/>
              <w:bottom w:val="single" w:sz="4" w:space="0" w:color="auto"/>
              <w:right w:val="nil"/>
            </w:tcBorders>
            <w:vAlign w:val="center"/>
            <w:hideMark/>
          </w:tcPr>
          <w:p w14:paraId="74EB33BD" w14:textId="77777777" w:rsidR="003623FE" w:rsidRPr="004B5957" w:rsidRDefault="003623FE" w:rsidP="002615F9">
            <w:pPr>
              <w:keepNext/>
              <w:keepLines/>
              <w:spacing w:after="0"/>
              <w:jc w:val="center"/>
              <w:rPr>
                <w:rFonts w:ascii="Arial" w:hAnsi="Arial" w:cs="Arial"/>
                <w:sz w:val="18"/>
                <w:lang w:eastAsia="ja-JP"/>
              </w:rPr>
            </w:pPr>
            <w:r w:rsidRPr="004B5957">
              <w:rPr>
                <w:rFonts w:ascii="Arial" w:eastAsia="宋体" w:hAnsi="Arial" w:cs="Arial"/>
                <w:sz w:val="18"/>
                <w:lang w:val="en-US" w:eastAsia="zh-CN"/>
              </w:rPr>
              <w:t xml:space="preserve"> </w:t>
            </w:r>
            <w:r w:rsidRPr="004B5957">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7E2CC6C1" w14:textId="77777777" w:rsidR="003623FE" w:rsidRPr="004B5957" w:rsidRDefault="003623FE" w:rsidP="002615F9">
            <w:pPr>
              <w:keepNext/>
              <w:keepLines/>
              <w:spacing w:after="0"/>
              <w:jc w:val="center"/>
              <w:rPr>
                <w:rFonts w:ascii="Arial" w:hAnsi="Arial" w:cs="Arial"/>
                <w:sz w:val="18"/>
                <w:lang w:eastAsia="ja-JP"/>
              </w:rPr>
            </w:pPr>
            <w:r w:rsidRPr="004B5957">
              <w:rPr>
                <w:rFonts w:ascii="Arial" w:eastAsia="宋体" w:hAnsi="Arial" w:cs="Arial"/>
                <w:sz w:val="18"/>
                <w:lang w:eastAsia="zh-CN"/>
              </w:rPr>
              <w:t>2570MHz</w:t>
            </w:r>
          </w:p>
        </w:tc>
        <w:tc>
          <w:tcPr>
            <w:tcW w:w="1231" w:type="dxa"/>
            <w:tcBorders>
              <w:top w:val="single" w:sz="4" w:space="0" w:color="auto"/>
              <w:left w:val="single" w:sz="4" w:space="0" w:color="auto"/>
              <w:bottom w:val="single" w:sz="4" w:space="0" w:color="auto"/>
              <w:right w:val="nil"/>
            </w:tcBorders>
            <w:vAlign w:val="center"/>
          </w:tcPr>
          <w:p w14:paraId="16D1C5F0" w14:textId="77777777" w:rsidR="003623FE" w:rsidRPr="004B5957" w:rsidRDefault="003623FE" w:rsidP="002615F9">
            <w:pPr>
              <w:keepNext/>
              <w:keepLines/>
              <w:spacing w:after="0"/>
              <w:jc w:val="center"/>
              <w:rPr>
                <w:rFonts w:ascii="Arial" w:hAnsi="Arial" w:cs="Arial"/>
                <w:sz w:val="18"/>
                <w:lang w:eastAsia="ja-JP"/>
              </w:rPr>
            </w:pPr>
            <w:r w:rsidRPr="004B5957">
              <w:rPr>
                <w:rFonts w:ascii="Arial" w:eastAsia="宋体" w:hAnsi="Arial" w:cs="Arial"/>
                <w:sz w:val="18"/>
                <w:lang w:eastAsia="zh-CN"/>
              </w:rPr>
              <w:t>2620MHz</w:t>
            </w:r>
          </w:p>
        </w:tc>
        <w:tc>
          <w:tcPr>
            <w:tcW w:w="355" w:type="dxa"/>
            <w:tcBorders>
              <w:top w:val="single" w:sz="4" w:space="0" w:color="auto"/>
              <w:left w:val="nil"/>
              <w:bottom w:val="single" w:sz="4" w:space="0" w:color="auto"/>
              <w:right w:val="nil"/>
            </w:tcBorders>
            <w:vAlign w:val="center"/>
            <w:hideMark/>
          </w:tcPr>
          <w:p w14:paraId="08A34A5A" w14:textId="77777777" w:rsidR="003623FE" w:rsidRPr="004B5957" w:rsidRDefault="003623FE" w:rsidP="002615F9">
            <w:pPr>
              <w:keepNext/>
              <w:keepLines/>
              <w:spacing w:after="0"/>
              <w:jc w:val="center"/>
              <w:rPr>
                <w:rFonts w:ascii="Arial" w:hAnsi="Arial" w:cs="Arial"/>
                <w:sz w:val="18"/>
                <w:lang w:eastAsia="ja-JP"/>
              </w:rPr>
            </w:pPr>
            <w:r w:rsidRPr="004B5957">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7B682114" w14:textId="77777777" w:rsidR="003623FE" w:rsidRPr="004B5957" w:rsidRDefault="003623FE" w:rsidP="002615F9">
            <w:pPr>
              <w:keepNext/>
              <w:keepLines/>
              <w:spacing w:after="0"/>
              <w:jc w:val="center"/>
              <w:rPr>
                <w:rFonts w:ascii="Arial" w:hAnsi="Arial" w:cs="Arial"/>
                <w:sz w:val="18"/>
                <w:lang w:eastAsia="ja-JP"/>
              </w:rPr>
            </w:pPr>
            <w:r w:rsidRPr="004B5957">
              <w:rPr>
                <w:rFonts w:ascii="Arial" w:eastAsia="宋体" w:hAnsi="Arial" w:cs="Arial"/>
                <w:sz w:val="18"/>
                <w:lang w:eastAsia="zh-CN"/>
              </w:rPr>
              <w:t>2690MHz</w:t>
            </w:r>
          </w:p>
        </w:tc>
        <w:tc>
          <w:tcPr>
            <w:tcW w:w="1043" w:type="dxa"/>
            <w:tcBorders>
              <w:top w:val="single" w:sz="4" w:space="0" w:color="auto"/>
              <w:left w:val="single" w:sz="4" w:space="0" w:color="auto"/>
              <w:bottom w:val="single" w:sz="4" w:space="0" w:color="auto"/>
              <w:right w:val="single" w:sz="4" w:space="0" w:color="auto"/>
            </w:tcBorders>
            <w:vAlign w:val="center"/>
          </w:tcPr>
          <w:p w14:paraId="64C9F9EB" w14:textId="77777777" w:rsidR="003623FE" w:rsidRPr="004B5957" w:rsidRDefault="003623FE"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FDD</w:t>
            </w:r>
          </w:p>
        </w:tc>
      </w:tr>
      <w:tr w:rsidR="003623FE" w14:paraId="0C6BBA53" w14:textId="77777777" w:rsidTr="002615F9">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28012EAF" w14:textId="77777777" w:rsidR="003623FE" w:rsidRDefault="003623FE" w:rsidP="002615F9">
            <w:pPr>
              <w:keepNext/>
              <w:keepLines/>
              <w:spacing w:after="0"/>
              <w:jc w:val="center"/>
              <w:rPr>
                <w:rFonts w:ascii="Arial" w:hAnsi="Arial" w:cs="Arial"/>
                <w:sz w:val="18"/>
                <w:lang w:val="en-US" w:eastAsia="zh-CN"/>
              </w:rPr>
            </w:pPr>
            <w:r>
              <w:rPr>
                <w:rFonts w:ascii="Arial" w:eastAsia="宋体" w:hAnsi="Arial" w:cs="Arial"/>
                <w:sz w:val="18"/>
                <w:lang w:val="en-US" w:eastAsia="zh-CN"/>
              </w:rPr>
              <w:t>n38</w:t>
            </w:r>
          </w:p>
        </w:tc>
        <w:tc>
          <w:tcPr>
            <w:tcW w:w="1088" w:type="dxa"/>
            <w:tcBorders>
              <w:top w:val="single" w:sz="4" w:space="0" w:color="auto"/>
              <w:left w:val="single" w:sz="4" w:space="0" w:color="auto"/>
              <w:bottom w:val="single" w:sz="4" w:space="0" w:color="auto"/>
              <w:right w:val="nil"/>
            </w:tcBorders>
            <w:vAlign w:val="center"/>
          </w:tcPr>
          <w:p w14:paraId="5068ACF1" w14:textId="77777777" w:rsidR="003623FE" w:rsidRPr="004B5957" w:rsidRDefault="003623FE"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2570MHz</w:t>
            </w:r>
          </w:p>
        </w:tc>
        <w:tc>
          <w:tcPr>
            <w:tcW w:w="295" w:type="dxa"/>
            <w:tcBorders>
              <w:top w:val="single" w:sz="4" w:space="0" w:color="auto"/>
              <w:left w:val="nil"/>
              <w:bottom w:val="single" w:sz="4" w:space="0" w:color="auto"/>
              <w:right w:val="nil"/>
            </w:tcBorders>
            <w:vAlign w:val="center"/>
            <w:hideMark/>
          </w:tcPr>
          <w:p w14:paraId="5ABF6A52" w14:textId="77777777" w:rsidR="003623FE" w:rsidRPr="004B5957" w:rsidRDefault="003623FE" w:rsidP="002615F9">
            <w:pPr>
              <w:keepNext/>
              <w:keepLines/>
              <w:spacing w:after="0"/>
              <w:jc w:val="center"/>
              <w:rPr>
                <w:rFonts w:ascii="Arial" w:hAnsi="Arial" w:cs="Arial"/>
                <w:sz w:val="18"/>
                <w:lang w:val="en-US" w:eastAsia="zh-CN"/>
              </w:rPr>
            </w:pPr>
            <w:r w:rsidRPr="004B5957">
              <w:rPr>
                <w:rFonts w:ascii="Arial" w:eastAsia="宋体" w:hAnsi="Arial" w:cs="Arial"/>
                <w:sz w:val="18"/>
                <w:lang w:val="en-US" w:eastAsia="zh-CN"/>
              </w:rPr>
              <w:t xml:space="preserve"> </w:t>
            </w:r>
            <w:r w:rsidRPr="004B5957">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7C5EC4A5" w14:textId="77777777" w:rsidR="003623FE" w:rsidRPr="004B5957" w:rsidRDefault="003623FE" w:rsidP="002615F9">
            <w:pPr>
              <w:keepNext/>
              <w:keepLines/>
              <w:spacing w:after="0"/>
              <w:jc w:val="center"/>
              <w:rPr>
                <w:rFonts w:ascii="Arial" w:hAnsi="Arial" w:cs="Arial"/>
                <w:sz w:val="18"/>
                <w:lang w:eastAsia="ja-JP"/>
              </w:rPr>
            </w:pPr>
            <w:r w:rsidRPr="004B5957">
              <w:rPr>
                <w:rFonts w:ascii="Arial" w:eastAsia="宋体" w:hAnsi="Arial" w:cs="Arial"/>
                <w:sz w:val="18"/>
                <w:lang w:eastAsia="zh-CN"/>
              </w:rPr>
              <w:t>2620MHz</w:t>
            </w:r>
          </w:p>
        </w:tc>
        <w:tc>
          <w:tcPr>
            <w:tcW w:w="1231" w:type="dxa"/>
            <w:tcBorders>
              <w:top w:val="single" w:sz="4" w:space="0" w:color="auto"/>
              <w:left w:val="single" w:sz="4" w:space="0" w:color="auto"/>
              <w:bottom w:val="single" w:sz="4" w:space="0" w:color="auto"/>
              <w:right w:val="nil"/>
            </w:tcBorders>
            <w:vAlign w:val="center"/>
          </w:tcPr>
          <w:p w14:paraId="5AAAED9E" w14:textId="77777777" w:rsidR="003623FE" w:rsidRPr="004B5957" w:rsidRDefault="003623FE"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2570MHz</w:t>
            </w:r>
          </w:p>
        </w:tc>
        <w:tc>
          <w:tcPr>
            <w:tcW w:w="355" w:type="dxa"/>
            <w:tcBorders>
              <w:top w:val="single" w:sz="4" w:space="0" w:color="auto"/>
              <w:left w:val="nil"/>
              <w:bottom w:val="single" w:sz="4" w:space="0" w:color="auto"/>
              <w:right w:val="nil"/>
            </w:tcBorders>
            <w:vAlign w:val="center"/>
            <w:hideMark/>
          </w:tcPr>
          <w:p w14:paraId="6A6AB404" w14:textId="77777777" w:rsidR="003623FE" w:rsidRPr="004B5957" w:rsidRDefault="003623FE" w:rsidP="002615F9">
            <w:pPr>
              <w:keepNext/>
              <w:keepLines/>
              <w:spacing w:after="0"/>
              <w:jc w:val="center"/>
              <w:rPr>
                <w:rFonts w:ascii="Arial" w:hAnsi="Arial" w:cs="Arial"/>
                <w:sz w:val="18"/>
                <w:lang w:val="en-US" w:eastAsia="zh-CN"/>
              </w:rPr>
            </w:pPr>
            <w:r w:rsidRPr="004B5957">
              <w:rPr>
                <w:rFonts w:ascii="Arial" w:eastAsia="宋体" w:hAnsi="Arial" w:cs="Arial"/>
                <w:sz w:val="18"/>
                <w:lang w:val="en-US" w:eastAsia="zh-CN"/>
              </w:rPr>
              <w:t xml:space="preserve"> </w:t>
            </w:r>
            <w:r w:rsidRPr="004B5957">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1A88F3B1" w14:textId="77777777" w:rsidR="003623FE" w:rsidRPr="004B5957" w:rsidRDefault="003623FE" w:rsidP="002615F9">
            <w:pPr>
              <w:keepNext/>
              <w:keepLines/>
              <w:spacing w:after="0"/>
              <w:jc w:val="center"/>
              <w:rPr>
                <w:rFonts w:ascii="Arial" w:hAnsi="Arial" w:cs="Arial"/>
                <w:sz w:val="18"/>
                <w:lang w:eastAsia="ja-JP"/>
              </w:rPr>
            </w:pPr>
            <w:r w:rsidRPr="004B5957">
              <w:rPr>
                <w:rFonts w:ascii="Arial" w:eastAsia="宋体" w:hAnsi="Arial" w:cs="Arial"/>
                <w:sz w:val="18"/>
                <w:lang w:eastAsia="zh-CN"/>
              </w:rPr>
              <w:t>2620MHz</w:t>
            </w:r>
          </w:p>
        </w:tc>
        <w:tc>
          <w:tcPr>
            <w:tcW w:w="1043" w:type="dxa"/>
            <w:tcBorders>
              <w:top w:val="single" w:sz="4" w:space="0" w:color="auto"/>
              <w:left w:val="single" w:sz="4" w:space="0" w:color="auto"/>
              <w:bottom w:val="single" w:sz="4" w:space="0" w:color="auto"/>
              <w:right w:val="single" w:sz="4" w:space="0" w:color="auto"/>
            </w:tcBorders>
            <w:vAlign w:val="center"/>
          </w:tcPr>
          <w:p w14:paraId="12F998E8" w14:textId="77777777" w:rsidR="003623FE" w:rsidRPr="004B5957" w:rsidRDefault="003623FE"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TDD</w:t>
            </w:r>
          </w:p>
        </w:tc>
      </w:tr>
    </w:tbl>
    <w:p w14:paraId="1BD7C4EA" w14:textId="77777777" w:rsidR="003623FE" w:rsidRPr="00A21B52" w:rsidRDefault="003623FE" w:rsidP="003623FE">
      <w:pPr>
        <w:rPr>
          <w:rFonts w:eastAsia="宋体"/>
          <w:lang w:eastAsia="zh-CN"/>
        </w:rPr>
      </w:pPr>
    </w:p>
    <w:p w14:paraId="3FAA18C7" w14:textId="42A2EBFC" w:rsidR="003623FE" w:rsidRPr="003623FE" w:rsidRDefault="003623FE" w:rsidP="003623FE">
      <w:pPr>
        <w:pStyle w:val="41"/>
      </w:pPr>
      <w:bookmarkStart w:id="222" w:name="_Toc136288217"/>
      <w:r>
        <w:lastRenderedPageBreak/>
        <w:t>5.15.1.2</w:t>
      </w:r>
      <w:r>
        <w:tab/>
      </w:r>
      <w:r w:rsidRPr="003623FE">
        <w:t>Channel bandwidths per operating band for CA</w:t>
      </w:r>
      <w:bookmarkEnd w:id="222"/>
    </w:p>
    <w:p w14:paraId="7B8566FA" w14:textId="77777777" w:rsidR="003623FE" w:rsidRDefault="003623FE" w:rsidP="003623FE">
      <w:pPr>
        <w:rPr>
          <w:rFonts w:eastAsia="宋体"/>
          <w:lang w:val="en-US" w:eastAsia="zh-CN"/>
        </w:rPr>
      </w:pPr>
      <w:r>
        <w:rPr>
          <w:rFonts w:eastAsia="宋体" w:hint="eastAsia"/>
          <w:lang w:val="en-US" w:eastAsia="zh-CN"/>
        </w:rPr>
        <w:t>T</w:t>
      </w:r>
      <w:r>
        <w:rPr>
          <w:rFonts w:eastAsia="宋体"/>
          <w:lang w:val="en-US" w:eastAsia="zh-CN"/>
        </w:rPr>
        <w:t xml:space="preserve">he following sentence can be introduced into TS 38.101-1 in general clause </w:t>
      </w:r>
      <w:r w:rsidRPr="00211797">
        <w:rPr>
          <w:rFonts w:eastAsia="宋体"/>
          <w:lang w:val="en-US" w:eastAsia="zh-CN"/>
        </w:rPr>
        <w:t>5.5A.0</w:t>
      </w:r>
      <w:r>
        <w:rPr>
          <w:rFonts w:eastAsia="宋体"/>
          <w:lang w:val="en-US" w:eastAsia="zh-CN"/>
        </w:rPr>
        <w:t xml:space="preserve"> to avoid lots of similar Notes.</w:t>
      </w:r>
    </w:p>
    <w:p w14:paraId="0A4EFD6B" w14:textId="77777777" w:rsidR="003623FE" w:rsidRPr="00CD54C5" w:rsidRDefault="003623FE" w:rsidP="003623FE">
      <w:pPr>
        <w:rPr>
          <w:rFonts w:eastAsia="宋体"/>
          <w:i/>
          <w:lang w:val="en-US" w:eastAsia="zh-CN"/>
        </w:rPr>
      </w:pPr>
      <w:r w:rsidRPr="00211797">
        <w:rPr>
          <w:rFonts w:eastAsia="宋体"/>
          <w:i/>
          <w:lang w:val="en-US" w:eastAsia="zh-CN"/>
        </w:rPr>
        <w:t>For a band combination which include band n7 and n38 simultaneously, carriers in band n7 and n38 can only be configured as downlink carriers. Power imbalance between downlink carriers on Band n7 and Band n38 is assumed to be within 6dB.</w:t>
      </w:r>
    </w:p>
    <w:p w14:paraId="135CA7F9" w14:textId="082F786F" w:rsidR="003623FE" w:rsidRDefault="003623FE" w:rsidP="003623FE">
      <w:pPr>
        <w:pStyle w:val="TH"/>
        <w:rPr>
          <w:rFonts w:cs="Arial"/>
          <w:lang w:val="en-US" w:eastAsia="zh-CN"/>
        </w:rPr>
      </w:pPr>
      <w:r>
        <w:rPr>
          <w:rFonts w:cs="Arial"/>
        </w:rPr>
        <w:t xml:space="preserve">Table </w:t>
      </w:r>
      <w:r>
        <w:rPr>
          <w:rFonts w:cs="Arial"/>
          <w:lang w:val="en-US" w:eastAsia="zh-CN"/>
        </w:rPr>
        <w:t>5.15.1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 xml:space="preserve">band </w:t>
      </w:r>
      <w:r w:rsidRPr="00A21B52">
        <w:rPr>
          <w:rFonts w:cs="Arial"/>
          <w:lang w:val="en-US" w:eastAsia="zh-CN"/>
        </w:rPr>
        <w:t>CA_n1-n</w:t>
      </w:r>
      <w:r>
        <w:rPr>
          <w:rFonts w:cs="Arial"/>
          <w:lang w:val="en-US" w:eastAsia="zh-CN"/>
        </w:rPr>
        <w:t>7</w:t>
      </w:r>
      <w:r w:rsidRPr="00A21B52">
        <w:rPr>
          <w:rFonts w:cs="Arial"/>
          <w:lang w:val="en-US" w:eastAsia="zh-CN"/>
        </w:rPr>
        <w:t>-n38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3623FE" w14:paraId="7D508315" w14:textId="77777777" w:rsidTr="002615F9">
        <w:trPr>
          <w:trHeight w:val="187"/>
        </w:trPr>
        <w:tc>
          <w:tcPr>
            <w:tcW w:w="1983" w:type="dxa"/>
            <w:tcBorders>
              <w:top w:val="single" w:sz="4" w:space="0" w:color="auto"/>
              <w:left w:val="single" w:sz="4" w:space="0" w:color="auto"/>
              <w:bottom w:val="single" w:sz="4" w:space="0" w:color="auto"/>
              <w:right w:val="single" w:sz="4" w:space="0" w:color="auto"/>
            </w:tcBorders>
            <w:vAlign w:val="center"/>
            <w:hideMark/>
          </w:tcPr>
          <w:p w14:paraId="64A4B47A" w14:textId="77777777" w:rsidR="003623FE" w:rsidRDefault="003623FE" w:rsidP="002615F9">
            <w:pPr>
              <w:pStyle w:val="TAH"/>
              <w:rPr>
                <w:szCs w:val="18"/>
                <w:lang w:eastAsia="zh-CN"/>
              </w:rPr>
            </w:pPr>
            <w:r>
              <w:t>NR CA configuration</w:t>
            </w:r>
          </w:p>
        </w:tc>
        <w:tc>
          <w:tcPr>
            <w:tcW w:w="1690" w:type="dxa"/>
            <w:tcBorders>
              <w:top w:val="single" w:sz="4" w:space="0" w:color="auto"/>
              <w:left w:val="single" w:sz="4" w:space="0" w:color="auto"/>
              <w:bottom w:val="single" w:sz="4" w:space="0" w:color="auto"/>
              <w:right w:val="single" w:sz="4" w:space="0" w:color="auto"/>
            </w:tcBorders>
            <w:vAlign w:val="center"/>
            <w:hideMark/>
          </w:tcPr>
          <w:p w14:paraId="1DAC8EEE" w14:textId="77777777" w:rsidR="003623FE" w:rsidRDefault="003623FE" w:rsidP="002615F9">
            <w:pPr>
              <w:pStyle w:val="TAH"/>
              <w:rPr>
                <w:szCs w:val="18"/>
                <w:lang w:eastAsia="zh-CN"/>
              </w:rPr>
            </w:pPr>
            <w:r>
              <w:t>Uplink CA configuration</w:t>
            </w:r>
            <w:r>
              <w:rPr>
                <w:lang w:eastAsia="zh-CN"/>
              </w:rPr>
              <w:t xml:space="preserve"> </w:t>
            </w:r>
            <w:r>
              <w:t>or single uplink carrier</w:t>
            </w:r>
          </w:p>
        </w:tc>
        <w:tc>
          <w:tcPr>
            <w:tcW w:w="730" w:type="dxa"/>
            <w:tcBorders>
              <w:top w:val="single" w:sz="4" w:space="0" w:color="auto"/>
              <w:left w:val="single" w:sz="4" w:space="0" w:color="auto"/>
              <w:bottom w:val="single" w:sz="4" w:space="0" w:color="auto"/>
              <w:right w:val="single" w:sz="4" w:space="0" w:color="auto"/>
            </w:tcBorders>
            <w:vAlign w:val="center"/>
            <w:hideMark/>
          </w:tcPr>
          <w:p w14:paraId="7FF3F56F" w14:textId="77777777" w:rsidR="003623FE" w:rsidRDefault="003623FE" w:rsidP="002615F9">
            <w:pPr>
              <w:pStyle w:val="TAH"/>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D1B8D46" w14:textId="77777777" w:rsidR="003623FE" w:rsidRDefault="003623FE" w:rsidP="002615F9">
            <w:pPr>
              <w:pStyle w:val="TAH"/>
              <w:rPr>
                <w:rFonts w:cs="Arial"/>
                <w:szCs w:val="18"/>
                <w:lang w:val="en-US" w:eastAsia="zh-CN" w:bidi="ar"/>
              </w:rPr>
            </w:pPr>
            <w:r>
              <w:rPr>
                <w:lang w:eastAsia="zh-CN"/>
              </w:rPr>
              <w:t>Channel bandwidth (MHz)</w:t>
            </w:r>
          </w:p>
        </w:tc>
        <w:tc>
          <w:tcPr>
            <w:tcW w:w="1360" w:type="dxa"/>
            <w:tcBorders>
              <w:top w:val="single" w:sz="4" w:space="0" w:color="auto"/>
              <w:left w:val="single" w:sz="4" w:space="0" w:color="auto"/>
              <w:bottom w:val="nil"/>
              <w:right w:val="single" w:sz="4" w:space="0" w:color="auto"/>
            </w:tcBorders>
            <w:vAlign w:val="center"/>
            <w:hideMark/>
          </w:tcPr>
          <w:p w14:paraId="35078A47" w14:textId="77777777" w:rsidR="003623FE" w:rsidRDefault="003623FE" w:rsidP="002615F9">
            <w:pPr>
              <w:pStyle w:val="TAH"/>
              <w:rPr>
                <w:szCs w:val="18"/>
                <w:lang w:val="en-US" w:eastAsia="zh-CN"/>
              </w:rPr>
            </w:pPr>
            <w:r>
              <w:t>Bandwidth combination set</w:t>
            </w:r>
          </w:p>
        </w:tc>
      </w:tr>
      <w:tr w:rsidR="003623FE" w14:paraId="57E22AF9" w14:textId="77777777" w:rsidTr="002615F9">
        <w:trPr>
          <w:trHeight w:val="187"/>
        </w:trPr>
        <w:tc>
          <w:tcPr>
            <w:tcW w:w="1983" w:type="dxa"/>
            <w:tcBorders>
              <w:top w:val="single" w:sz="4" w:space="0" w:color="auto"/>
              <w:left w:val="single" w:sz="4" w:space="0" w:color="auto"/>
              <w:bottom w:val="nil"/>
              <w:right w:val="single" w:sz="4" w:space="0" w:color="auto"/>
            </w:tcBorders>
            <w:vAlign w:val="center"/>
            <w:hideMark/>
          </w:tcPr>
          <w:p w14:paraId="14C1ACCD" w14:textId="77777777" w:rsidR="003623FE" w:rsidRPr="004B5957" w:rsidRDefault="003623FE" w:rsidP="002615F9">
            <w:pPr>
              <w:pStyle w:val="TAC"/>
              <w:rPr>
                <w:rFonts w:eastAsia="宋体"/>
                <w:szCs w:val="18"/>
                <w:vertAlign w:val="superscript"/>
                <w:lang w:val="en-US" w:eastAsia="zh-CN"/>
              </w:rPr>
            </w:pPr>
            <w:r w:rsidRPr="00A21B52">
              <w:rPr>
                <w:szCs w:val="18"/>
                <w:lang w:eastAsia="zh-CN"/>
              </w:rPr>
              <w:t>CA_n1A-n</w:t>
            </w:r>
            <w:r>
              <w:rPr>
                <w:szCs w:val="18"/>
                <w:lang w:eastAsia="zh-CN"/>
              </w:rPr>
              <w:t>7</w:t>
            </w:r>
            <w:r w:rsidRPr="00A21B52">
              <w:rPr>
                <w:szCs w:val="18"/>
                <w:lang w:eastAsia="zh-CN"/>
              </w:rPr>
              <w:t>A-n38A</w:t>
            </w:r>
            <w:r>
              <w:rPr>
                <w:szCs w:val="18"/>
                <w:vertAlign w:val="superscript"/>
                <w:lang w:eastAsia="zh-CN"/>
              </w:rPr>
              <w:t>X</w:t>
            </w:r>
          </w:p>
        </w:tc>
        <w:tc>
          <w:tcPr>
            <w:tcW w:w="1690" w:type="dxa"/>
            <w:tcBorders>
              <w:top w:val="single" w:sz="4" w:space="0" w:color="auto"/>
              <w:left w:val="single" w:sz="4" w:space="0" w:color="auto"/>
              <w:bottom w:val="nil"/>
              <w:right w:val="single" w:sz="4" w:space="0" w:color="auto"/>
            </w:tcBorders>
            <w:vAlign w:val="center"/>
            <w:hideMark/>
          </w:tcPr>
          <w:p w14:paraId="650EE4CD" w14:textId="6F7401B3" w:rsidR="003623FE" w:rsidRPr="00A21B52" w:rsidRDefault="003623FE" w:rsidP="002615F9">
            <w:pPr>
              <w:pStyle w:val="TAC"/>
              <w:rPr>
                <w:rFonts w:eastAsia="宋体"/>
                <w:szCs w:val="18"/>
                <w:lang w:val="en-US" w:eastAsia="zh-CN"/>
              </w:rPr>
            </w:pPr>
            <w:r>
              <w:rPr>
                <w:szCs w:val="18"/>
                <w:lang w:val="en-US" w:eastAsia="zh-CN"/>
              </w:rPr>
              <w:t>n1A</w:t>
            </w:r>
          </w:p>
          <w:p w14:paraId="076C6C62" w14:textId="77777777" w:rsidR="003623FE" w:rsidRDefault="003623FE" w:rsidP="002615F9">
            <w:pPr>
              <w:pStyle w:val="TAC"/>
              <w:rPr>
                <w:rFonts w:eastAsia="宋体"/>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586B242" w14:textId="77777777" w:rsidR="003623FE" w:rsidRPr="00A21B52" w:rsidRDefault="003623FE" w:rsidP="002615F9">
            <w:pPr>
              <w:pStyle w:val="TAC"/>
              <w:rPr>
                <w:rFonts w:eastAsia="宋体"/>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B7172D4" w14:textId="77777777" w:rsidR="003623FE" w:rsidRDefault="003623FE" w:rsidP="002615F9">
            <w:pPr>
              <w:keepNext/>
              <w:keepLines/>
              <w:spacing w:after="0"/>
              <w:jc w:val="center"/>
              <w:textAlignment w:val="bottom"/>
              <w:rPr>
                <w:szCs w:val="18"/>
                <w:lang w:val="en-US" w:eastAsia="zh-CN"/>
              </w:rPr>
            </w:pPr>
            <w:r>
              <w:rPr>
                <w:rFonts w:ascii="Arial" w:eastAsia="宋体"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hideMark/>
          </w:tcPr>
          <w:p w14:paraId="4A4F1B96" w14:textId="77777777" w:rsidR="003623FE" w:rsidRDefault="003623FE" w:rsidP="002615F9">
            <w:pPr>
              <w:pStyle w:val="TAC"/>
              <w:rPr>
                <w:szCs w:val="18"/>
                <w:lang w:val="en-US" w:eastAsia="zh-CN"/>
              </w:rPr>
            </w:pPr>
            <w:r>
              <w:rPr>
                <w:szCs w:val="18"/>
                <w:lang w:val="en-US" w:eastAsia="zh-CN"/>
              </w:rPr>
              <w:t>0</w:t>
            </w:r>
          </w:p>
        </w:tc>
      </w:tr>
      <w:tr w:rsidR="003623FE" w14:paraId="1F0B1B4E" w14:textId="77777777" w:rsidTr="002615F9">
        <w:trPr>
          <w:trHeight w:val="187"/>
        </w:trPr>
        <w:tc>
          <w:tcPr>
            <w:tcW w:w="1983" w:type="dxa"/>
            <w:tcBorders>
              <w:top w:val="nil"/>
              <w:left w:val="single" w:sz="4" w:space="0" w:color="auto"/>
              <w:bottom w:val="nil"/>
              <w:right w:val="single" w:sz="4" w:space="0" w:color="auto"/>
            </w:tcBorders>
            <w:vAlign w:val="center"/>
          </w:tcPr>
          <w:p w14:paraId="1A97785D" w14:textId="77777777" w:rsidR="003623FE" w:rsidRDefault="003623FE"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3FF13C76" w14:textId="77777777" w:rsidR="003623FE" w:rsidRDefault="003623FE"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4A948F2" w14:textId="77777777" w:rsidR="003623FE" w:rsidRDefault="003623FE" w:rsidP="002615F9">
            <w:pPr>
              <w:pStyle w:val="TAC"/>
              <w:rPr>
                <w:szCs w:val="18"/>
                <w:lang w:val="en-US" w:eastAsia="zh-CN"/>
              </w:rPr>
            </w:pPr>
            <w:r>
              <w:rPr>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D6029BC" w14:textId="77777777" w:rsidR="003623FE" w:rsidRDefault="003623FE" w:rsidP="002615F9">
            <w:pPr>
              <w:keepNext/>
              <w:keepLines/>
              <w:spacing w:after="0"/>
              <w:jc w:val="center"/>
              <w:textAlignment w:val="bottom"/>
              <w:rPr>
                <w:szCs w:val="18"/>
                <w:lang w:val="en-US" w:eastAsia="zh-CN"/>
              </w:rPr>
            </w:pPr>
            <w:r>
              <w:rPr>
                <w:rFonts w:ascii="Arial" w:eastAsia="宋体" w:hAnsi="Arial" w:cs="Arial"/>
                <w:sz w:val="18"/>
                <w:szCs w:val="18"/>
                <w:lang w:val="en-US" w:eastAsia="zh-CN" w:bidi="ar"/>
              </w:rPr>
              <w:t>5, 10, 15, 20, 25, 30, 40, 50</w:t>
            </w:r>
          </w:p>
        </w:tc>
        <w:tc>
          <w:tcPr>
            <w:tcW w:w="1360" w:type="dxa"/>
            <w:tcBorders>
              <w:top w:val="nil"/>
              <w:left w:val="single" w:sz="4" w:space="0" w:color="auto"/>
              <w:bottom w:val="nil"/>
              <w:right w:val="single" w:sz="4" w:space="0" w:color="auto"/>
            </w:tcBorders>
            <w:vAlign w:val="center"/>
          </w:tcPr>
          <w:p w14:paraId="3D2DBF27" w14:textId="77777777" w:rsidR="003623FE" w:rsidRDefault="003623FE" w:rsidP="002615F9">
            <w:pPr>
              <w:pStyle w:val="TAC"/>
              <w:rPr>
                <w:szCs w:val="18"/>
                <w:lang w:val="en-US" w:eastAsia="zh-CN"/>
              </w:rPr>
            </w:pPr>
          </w:p>
        </w:tc>
      </w:tr>
      <w:tr w:rsidR="003623FE" w14:paraId="19D2C291"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0823348A" w14:textId="77777777" w:rsidR="003623FE" w:rsidRDefault="003623FE"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49A34442" w14:textId="77777777" w:rsidR="003623FE" w:rsidRDefault="003623FE"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77E85AD" w14:textId="77777777" w:rsidR="003623FE" w:rsidRDefault="003623FE" w:rsidP="002615F9">
            <w:pPr>
              <w:pStyle w:val="TAC"/>
              <w:rPr>
                <w:szCs w:val="18"/>
                <w:lang w:val="en-US" w:eastAsia="zh-CN"/>
              </w:rPr>
            </w:pPr>
            <w:r>
              <w:rPr>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BDAEE53" w14:textId="77777777" w:rsidR="003623FE" w:rsidRDefault="003623FE" w:rsidP="002615F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48F5D3FF" w14:textId="77777777" w:rsidR="003623FE" w:rsidRPr="00A21B52" w:rsidRDefault="003623FE" w:rsidP="002615F9">
            <w:pPr>
              <w:pStyle w:val="TAC"/>
              <w:rPr>
                <w:rFonts w:eastAsia="宋体"/>
                <w:szCs w:val="18"/>
                <w:lang w:val="en-US" w:eastAsia="zh-CN"/>
              </w:rPr>
            </w:pPr>
          </w:p>
        </w:tc>
      </w:tr>
      <w:tr w:rsidR="003623FE" w14:paraId="18DB2A2C" w14:textId="77777777" w:rsidTr="002615F9">
        <w:trPr>
          <w:trHeight w:val="187"/>
        </w:trPr>
        <w:tc>
          <w:tcPr>
            <w:tcW w:w="1983" w:type="dxa"/>
            <w:tcBorders>
              <w:top w:val="single" w:sz="4" w:space="0" w:color="auto"/>
              <w:left w:val="single" w:sz="4" w:space="0" w:color="auto"/>
              <w:bottom w:val="nil"/>
              <w:right w:val="single" w:sz="4" w:space="0" w:color="auto"/>
            </w:tcBorders>
            <w:vAlign w:val="center"/>
          </w:tcPr>
          <w:p w14:paraId="457F01DA" w14:textId="77777777" w:rsidR="003623FE" w:rsidRDefault="003623FE" w:rsidP="002615F9">
            <w:pPr>
              <w:pStyle w:val="TAC"/>
              <w:rPr>
                <w:szCs w:val="18"/>
                <w:lang w:val="en-US" w:eastAsia="zh-CN"/>
              </w:rPr>
            </w:pPr>
            <w:r w:rsidRPr="000B1612">
              <w:rPr>
                <w:szCs w:val="18"/>
                <w:lang w:val="en-US" w:eastAsia="zh-CN"/>
              </w:rPr>
              <w:t>CA_n1(2A)-n</w:t>
            </w:r>
            <w:r>
              <w:rPr>
                <w:szCs w:val="18"/>
                <w:lang w:val="en-US" w:eastAsia="zh-CN"/>
              </w:rPr>
              <w:t>7A</w:t>
            </w:r>
            <w:r w:rsidRPr="000B1612">
              <w:rPr>
                <w:szCs w:val="18"/>
                <w:lang w:val="en-US" w:eastAsia="zh-CN"/>
              </w:rPr>
              <w:t>-n38A</w:t>
            </w:r>
            <w:r>
              <w:rPr>
                <w:szCs w:val="18"/>
                <w:vertAlign w:val="superscript"/>
                <w:lang w:eastAsia="zh-CN"/>
              </w:rPr>
              <w:t>X</w:t>
            </w:r>
          </w:p>
        </w:tc>
        <w:tc>
          <w:tcPr>
            <w:tcW w:w="1690" w:type="dxa"/>
            <w:tcBorders>
              <w:top w:val="single" w:sz="4" w:space="0" w:color="auto"/>
              <w:left w:val="single" w:sz="4" w:space="0" w:color="auto"/>
              <w:bottom w:val="nil"/>
              <w:right w:val="single" w:sz="4" w:space="0" w:color="auto"/>
            </w:tcBorders>
            <w:vAlign w:val="center"/>
          </w:tcPr>
          <w:p w14:paraId="3476E57B" w14:textId="507231CD" w:rsidR="003623FE" w:rsidRPr="00D74CCA" w:rsidRDefault="003623FE" w:rsidP="002615F9">
            <w:pPr>
              <w:pStyle w:val="TAC"/>
              <w:rPr>
                <w:rFonts w:eastAsia="宋体"/>
                <w:szCs w:val="18"/>
                <w:lang w:val="en-US" w:eastAsia="zh-CN"/>
              </w:rPr>
            </w:pPr>
            <w:r>
              <w:rPr>
                <w:szCs w:val="18"/>
                <w:lang w:val="en-US" w:eastAsia="zh-CN"/>
              </w:rPr>
              <w:t>n1A</w:t>
            </w:r>
          </w:p>
        </w:tc>
        <w:tc>
          <w:tcPr>
            <w:tcW w:w="730" w:type="dxa"/>
            <w:tcBorders>
              <w:top w:val="single" w:sz="4" w:space="0" w:color="auto"/>
              <w:left w:val="single" w:sz="4" w:space="0" w:color="auto"/>
              <w:bottom w:val="single" w:sz="4" w:space="0" w:color="auto"/>
              <w:right w:val="single" w:sz="4" w:space="0" w:color="auto"/>
            </w:tcBorders>
            <w:vAlign w:val="center"/>
          </w:tcPr>
          <w:p w14:paraId="504E7EFE" w14:textId="77777777" w:rsidR="003623FE" w:rsidRPr="00A21B52" w:rsidRDefault="003623FE" w:rsidP="002615F9">
            <w:pPr>
              <w:pStyle w:val="TAC"/>
              <w:rPr>
                <w:rFonts w:eastAsia="宋体"/>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E6AB1E9" w14:textId="77777777" w:rsidR="003623FE" w:rsidRDefault="003623FE" w:rsidP="002615F9">
            <w:pPr>
              <w:keepNext/>
              <w:keepLines/>
              <w:spacing w:after="0"/>
              <w:jc w:val="center"/>
              <w:textAlignment w:val="bottom"/>
              <w:rPr>
                <w:rFonts w:ascii="Arial" w:eastAsia="宋体" w:hAnsi="Arial" w:cs="Arial"/>
                <w:sz w:val="18"/>
                <w:szCs w:val="18"/>
                <w:lang w:val="en-US" w:eastAsia="zh-CN" w:bidi="ar"/>
              </w:rPr>
            </w:pPr>
            <w:r w:rsidRPr="000B1612">
              <w:rPr>
                <w:rFonts w:ascii="Arial" w:eastAsia="宋体" w:hAnsi="Arial" w:cs="Arial"/>
                <w:sz w:val="18"/>
                <w:szCs w:val="18"/>
                <w:lang w:val="en-US" w:eastAsia="zh-CN" w:bidi="ar"/>
              </w:rPr>
              <w:t>CA_n1(2A)</w:t>
            </w:r>
            <w:r>
              <w:rPr>
                <w:rFonts w:ascii="Arial" w:eastAsia="宋体" w:hAnsi="Arial" w:cs="Arial"/>
                <w:sz w:val="18"/>
                <w:szCs w:val="18"/>
                <w:lang w:val="en-US" w:eastAsia="zh-CN" w:bidi="ar"/>
              </w:rPr>
              <w:t>_BCS0</w:t>
            </w:r>
          </w:p>
        </w:tc>
        <w:tc>
          <w:tcPr>
            <w:tcW w:w="1360" w:type="dxa"/>
            <w:tcBorders>
              <w:top w:val="single" w:sz="4" w:space="0" w:color="auto"/>
              <w:left w:val="single" w:sz="4" w:space="0" w:color="auto"/>
              <w:bottom w:val="nil"/>
              <w:right w:val="single" w:sz="4" w:space="0" w:color="auto"/>
            </w:tcBorders>
            <w:vAlign w:val="center"/>
          </w:tcPr>
          <w:p w14:paraId="0E38171B" w14:textId="77777777" w:rsidR="003623FE" w:rsidRPr="00A21B52" w:rsidRDefault="003623FE" w:rsidP="002615F9">
            <w:pPr>
              <w:pStyle w:val="TAC"/>
              <w:rPr>
                <w:rFonts w:eastAsia="宋体"/>
                <w:szCs w:val="18"/>
                <w:lang w:val="en-US" w:eastAsia="zh-CN"/>
              </w:rPr>
            </w:pPr>
            <w:r>
              <w:rPr>
                <w:rFonts w:eastAsia="宋体" w:hint="eastAsia"/>
                <w:szCs w:val="18"/>
                <w:lang w:val="en-US" w:eastAsia="zh-CN"/>
              </w:rPr>
              <w:t>0</w:t>
            </w:r>
          </w:p>
        </w:tc>
      </w:tr>
      <w:tr w:rsidR="003623FE" w14:paraId="5FB00A1E" w14:textId="77777777" w:rsidTr="002615F9">
        <w:trPr>
          <w:trHeight w:val="187"/>
        </w:trPr>
        <w:tc>
          <w:tcPr>
            <w:tcW w:w="1983" w:type="dxa"/>
            <w:tcBorders>
              <w:top w:val="nil"/>
              <w:left w:val="single" w:sz="4" w:space="0" w:color="auto"/>
              <w:bottom w:val="nil"/>
              <w:right w:val="single" w:sz="4" w:space="0" w:color="auto"/>
            </w:tcBorders>
            <w:vAlign w:val="center"/>
          </w:tcPr>
          <w:p w14:paraId="2AED98C7" w14:textId="77777777" w:rsidR="003623FE" w:rsidRDefault="003623FE"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780AC602" w14:textId="77777777" w:rsidR="003623FE" w:rsidRDefault="003623FE"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5B3203" w14:textId="77777777" w:rsidR="003623FE" w:rsidRDefault="003623FE" w:rsidP="002615F9">
            <w:pPr>
              <w:pStyle w:val="TAC"/>
              <w:rPr>
                <w:szCs w:val="18"/>
                <w:lang w:val="en-US" w:eastAsia="zh-CN"/>
              </w:rPr>
            </w:pPr>
            <w:r>
              <w:rPr>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59A7D86" w14:textId="77777777" w:rsidR="003623FE" w:rsidRDefault="003623FE" w:rsidP="002615F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5, 10, 15, 20, 25, 30, 40, 50</w:t>
            </w:r>
          </w:p>
        </w:tc>
        <w:tc>
          <w:tcPr>
            <w:tcW w:w="1360" w:type="dxa"/>
            <w:tcBorders>
              <w:top w:val="nil"/>
              <w:left w:val="single" w:sz="4" w:space="0" w:color="auto"/>
              <w:bottom w:val="nil"/>
              <w:right w:val="single" w:sz="4" w:space="0" w:color="auto"/>
            </w:tcBorders>
            <w:vAlign w:val="center"/>
          </w:tcPr>
          <w:p w14:paraId="22CE4EC1" w14:textId="77777777" w:rsidR="003623FE" w:rsidRPr="00A21B52" w:rsidRDefault="003623FE" w:rsidP="002615F9">
            <w:pPr>
              <w:pStyle w:val="TAC"/>
              <w:rPr>
                <w:rFonts w:eastAsia="宋体"/>
                <w:szCs w:val="18"/>
                <w:lang w:val="en-US" w:eastAsia="zh-CN"/>
              </w:rPr>
            </w:pPr>
          </w:p>
        </w:tc>
      </w:tr>
      <w:tr w:rsidR="003623FE" w14:paraId="2681AE84"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7F811017" w14:textId="77777777" w:rsidR="003623FE" w:rsidRDefault="003623FE"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1553317A" w14:textId="77777777" w:rsidR="003623FE" w:rsidRDefault="003623FE"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9DD72F" w14:textId="77777777" w:rsidR="003623FE" w:rsidRDefault="003623FE" w:rsidP="002615F9">
            <w:pPr>
              <w:pStyle w:val="TAC"/>
              <w:rPr>
                <w:szCs w:val="18"/>
                <w:lang w:val="en-US" w:eastAsia="zh-CN"/>
              </w:rPr>
            </w:pPr>
            <w:r>
              <w:rPr>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954F2F3" w14:textId="77777777" w:rsidR="003623FE" w:rsidRDefault="003623FE" w:rsidP="002615F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5AF93C0D" w14:textId="77777777" w:rsidR="003623FE" w:rsidRPr="00A21B52" w:rsidRDefault="003623FE" w:rsidP="002615F9">
            <w:pPr>
              <w:pStyle w:val="TAC"/>
              <w:rPr>
                <w:rFonts w:eastAsia="宋体"/>
                <w:szCs w:val="18"/>
                <w:lang w:val="en-US" w:eastAsia="zh-CN"/>
              </w:rPr>
            </w:pPr>
          </w:p>
        </w:tc>
      </w:tr>
      <w:tr w:rsidR="003623FE" w14:paraId="193ED7E7" w14:textId="77777777" w:rsidTr="002615F9">
        <w:trPr>
          <w:trHeight w:val="187"/>
        </w:trPr>
        <w:tc>
          <w:tcPr>
            <w:tcW w:w="9844" w:type="dxa"/>
            <w:gridSpan w:val="5"/>
            <w:tcBorders>
              <w:top w:val="single" w:sz="4" w:space="0" w:color="auto"/>
              <w:left w:val="single" w:sz="4" w:space="0" w:color="auto"/>
              <w:bottom w:val="single" w:sz="4" w:space="0" w:color="auto"/>
              <w:right w:val="single" w:sz="4" w:space="0" w:color="auto"/>
            </w:tcBorders>
            <w:vAlign w:val="center"/>
          </w:tcPr>
          <w:p w14:paraId="5810D817" w14:textId="77777777" w:rsidR="003623FE" w:rsidRPr="00A21B52" w:rsidRDefault="003623FE" w:rsidP="002615F9">
            <w:pPr>
              <w:pStyle w:val="TAC"/>
              <w:jc w:val="left"/>
              <w:rPr>
                <w:rFonts w:eastAsia="宋体"/>
                <w:szCs w:val="18"/>
                <w:lang w:val="en-US" w:eastAsia="zh-CN"/>
              </w:rPr>
            </w:pPr>
            <w:r>
              <w:rPr>
                <w:rFonts w:eastAsia="宋体" w:hint="eastAsia"/>
                <w:szCs w:val="18"/>
                <w:lang w:val="en-US" w:eastAsia="zh-CN"/>
              </w:rPr>
              <w:t>N</w:t>
            </w:r>
            <w:r>
              <w:rPr>
                <w:rFonts w:eastAsia="宋体"/>
                <w:szCs w:val="18"/>
                <w:lang w:val="en-US" w:eastAsia="zh-CN"/>
              </w:rPr>
              <w:t xml:space="preserve">OTE X: </w:t>
            </w:r>
            <w:r w:rsidRPr="00C57AA0">
              <w:rPr>
                <w:rFonts w:eastAsia="宋体"/>
                <w:szCs w:val="18"/>
                <w:lang w:val="en-US" w:eastAsia="zh-CN"/>
              </w:rPr>
              <w:t>For a band combination which include band n7 and n38 simultaneously, carriers in band n7 and n38 can only be configured as downlink carriers. Power imbalance between downlink carriers on Band n7 and Band n38 is assumed to be within 6dB.</w:t>
            </w:r>
          </w:p>
        </w:tc>
      </w:tr>
    </w:tbl>
    <w:p w14:paraId="1AED81D3" w14:textId="02A21319" w:rsidR="003623FE" w:rsidRDefault="003623FE" w:rsidP="003623FE">
      <w:pPr>
        <w:pStyle w:val="41"/>
      </w:pPr>
      <w:bookmarkStart w:id="223" w:name="_Toc136288218"/>
      <w:r>
        <w:t>5.15.1.3</w:t>
      </w:r>
      <w:r>
        <w:tab/>
      </w:r>
      <w:r w:rsidRPr="003623FE">
        <w:t>∆T</w:t>
      </w:r>
      <w:r w:rsidRPr="003623FE">
        <w:rPr>
          <w:vertAlign w:val="subscript"/>
        </w:rPr>
        <w:t>IB,c</w:t>
      </w:r>
      <w:r w:rsidRPr="003623FE">
        <w:t xml:space="preserve"> and ∆R</w:t>
      </w:r>
      <w:r w:rsidRPr="003623FE">
        <w:rPr>
          <w:vertAlign w:val="subscript"/>
        </w:rPr>
        <w:t>IB,c</w:t>
      </w:r>
      <w:r w:rsidRPr="003623FE">
        <w:t xml:space="preserve"> values</w:t>
      </w:r>
      <w:bookmarkEnd w:id="223"/>
    </w:p>
    <w:p w14:paraId="249A4B61" w14:textId="77777777" w:rsidR="003623FE" w:rsidRPr="00A21B52" w:rsidRDefault="003623FE" w:rsidP="003623FE">
      <w:pPr>
        <w:rPr>
          <w:rFonts w:eastAsia="宋体"/>
        </w:rPr>
      </w:pPr>
      <w:r>
        <w:t xml:space="preserve">For </w:t>
      </w:r>
      <w:r w:rsidRPr="000B1612">
        <w:rPr>
          <w:lang w:val="en-US" w:eastAsia="zh-CN"/>
        </w:rPr>
        <w:t>CA_n1-n</w:t>
      </w:r>
      <w:r>
        <w:rPr>
          <w:lang w:val="en-US" w:eastAsia="zh-CN"/>
        </w:rPr>
        <w:t>7</w:t>
      </w:r>
      <w:r w:rsidRPr="000B1612">
        <w:rPr>
          <w:lang w:val="en-US" w:eastAsia="zh-CN"/>
        </w:rPr>
        <w:t>-n38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w:t>
      </w:r>
    </w:p>
    <w:p w14:paraId="4E4A85E7" w14:textId="0C8B73C0" w:rsidR="003623FE" w:rsidRDefault="003623FE" w:rsidP="003623FE">
      <w:pPr>
        <w:pStyle w:val="TH"/>
        <w:rPr>
          <w:rFonts w:cs="Arial"/>
        </w:rPr>
      </w:pPr>
      <w:r>
        <w:rPr>
          <w:rFonts w:cs="Arial"/>
        </w:rPr>
        <w:t xml:space="preserve">Table </w:t>
      </w:r>
      <w:r>
        <w:rPr>
          <w:rFonts w:cs="Arial"/>
          <w:lang w:val="en-US" w:eastAsia="zh-CN"/>
        </w:rPr>
        <w:t>5.15</w:t>
      </w:r>
      <w:r>
        <w:rPr>
          <w:rFonts w:cs="Arial"/>
        </w:rPr>
        <w:t>.</w:t>
      </w:r>
      <w:r>
        <w:rPr>
          <w:rFonts w:cs="Arial"/>
          <w:lang w:val="en-US" w:eastAsia="zh-CN"/>
        </w:rPr>
        <w:t>1.</w:t>
      </w:r>
      <w:r>
        <w:rPr>
          <w:rFonts w:cs="Arial"/>
        </w:rPr>
        <w:t>3</w:t>
      </w:r>
      <w:r>
        <w:rPr>
          <w:rFonts w:cs="Arial"/>
          <w:lang w:eastAsia="zh-CN"/>
        </w:rPr>
        <w:t>-</w:t>
      </w:r>
      <w:r>
        <w:rPr>
          <w:rFonts w:cs="Arial"/>
        </w:rPr>
        <w:t>1: ΔT</w:t>
      </w:r>
      <w:r>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3623FE" w14:paraId="5AA839C0" w14:textId="77777777" w:rsidTr="002615F9">
        <w:trPr>
          <w:jc w:val="center"/>
        </w:trPr>
        <w:tc>
          <w:tcPr>
            <w:tcW w:w="2336" w:type="dxa"/>
            <w:vMerge w:val="restart"/>
            <w:tcBorders>
              <w:top w:val="single" w:sz="4" w:space="0" w:color="auto"/>
              <w:left w:val="single" w:sz="4" w:space="0" w:color="auto"/>
              <w:bottom w:val="single" w:sz="4" w:space="0" w:color="auto"/>
              <w:right w:val="single" w:sz="4" w:space="0" w:color="auto"/>
            </w:tcBorders>
            <w:hideMark/>
          </w:tcPr>
          <w:p w14:paraId="1BFFDB91" w14:textId="77777777" w:rsidR="003623FE" w:rsidRPr="00A21B52" w:rsidRDefault="003623FE" w:rsidP="002615F9">
            <w:pPr>
              <w:keepNext/>
              <w:keepLines/>
              <w:spacing w:after="0"/>
              <w:jc w:val="center"/>
              <w:rPr>
                <w:rFonts w:ascii="Arial" w:eastAsia="宋体" w:hAnsi="Arial"/>
                <w:b/>
                <w:color w:val="000000"/>
                <w:sz w:val="18"/>
              </w:rPr>
            </w:pPr>
            <w:r w:rsidRPr="00A21B52">
              <w:rPr>
                <w:rFonts w:ascii="Arial" w:eastAsia="宋体" w:hAnsi="Arial"/>
                <w:b/>
                <w:color w:val="000000"/>
                <w:sz w:val="18"/>
              </w:rPr>
              <w:t xml:space="preserve">Inter-band </w:t>
            </w:r>
            <w:r w:rsidRPr="00A21B52">
              <w:rPr>
                <w:rFonts w:ascii="Arial" w:eastAsia="宋体" w:hAnsi="Arial"/>
                <w:b/>
                <w:color w:val="000000"/>
                <w:sz w:val="18"/>
                <w:lang w:eastAsia="zh-CN"/>
              </w:rPr>
              <w:t>CA</w:t>
            </w:r>
            <w:r w:rsidRPr="00A21B52">
              <w:rPr>
                <w:rFonts w:ascii="Arial" w:eastAsia="宋体" w:hAnsi="Arial"/>
                <w:b/>
                <w:color w:val="000000"/>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hideMark/>
          </w:tcPr>
          <w:p w14:paraId="41970BB0" w14:textId="77777777" w:rsidR="003623FE" w:rsidRPr="00A21B52" w:rsidRDefault="003623FE" w:rsidP="002615F9">
            <w:pPr>
              <w:keepNext/>
              <w:keepLines/>
              <w:spacing w:after="0"/>
              <w:jc w:val="center"/>
              <w:rPr>
                <w:rFonts w:ascii="Arial" w:eastAsia="宋体" w:hAnsi="Arial"/>
                <w:b/>
                <w:color w:val="000000"/>
                <w:sz w:val="18"/>
              </w:rPr>
            </w:pPr>
            <w:r w:rsidRPr="00A21B52">
              <w:rPr>
                <w:rFonts w:ascii="Arial" w:eastAsia="宋体" w:hAnsi="Arial"/>
                <w:b/>
                <w:color w:val="000000"/>
                <w:sz w:val="18"/>
              </w:rPr>
              <w:t>ΔT</w:t>
            </w:r>
            <w:r w:rsidRPr="00A21B52">
              <w:rPr>
                <w:rFonts w:ascii="Arial" w:eastAsia="宋体" w:hAnsi="Arial"/>
                <w:b/>
                <w:color w:val="000000"/>
                <w:sz w:val="18"/>
                <w:vertAlign w:val="subscript"/>
              </w:rPr>
              <w:t>IB,c</w:t>
            </w:r>
            <w:r w:rsidRPr="00A21B52">
              <w:rPr>
                <w:rFonts w:ascii="Arial" w:eastAsia="宋体" w:hAnsi="Arial"/>
                <w:b/>
                <w:color w:val="000000"/>
                <w:sz w:val="18"/>
              </w:rPr>
              <w:t xml:space="preserve"> for NR bands (dB)</w:t>
            </w:r>
            <w:r w:rsidRPr="00A21B52">
              <w:rPr>
                <w:rFonts w:ascii="Arial" w:eastAsia="宋体" w:hAnsi="Arial"/>
                <w:b/>
                <w:color w:val="000000"/>
                <w:sz w:val="18"/>
                <w:vertAlign w:val="superscript"/>
              </w:rPr>
              <w:t>*</w:t>
            </w:r>
          </w:p>
        </w:tc>
      </w:tr>
      <w:tr w:rsidR="003623FE" w14:paraId="52B6E220" w14:textId="77777777" w:rsidTr="002615F9">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02BC5A4A" w14:textId="77777777" w:rsidR="003623FE" w:rsidRPr="00A21B52" w:rsidRDefault="003623FE" w:rsidP="002615F9">
            <w:pPr>
              <w:spacing w:after="0"/>
              <w:rPr>
                <w:rFonts w:ascii="Arial" w:eastAsia="宋体"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hideMark/>
          </w:tcPr>
          <w:p w14:paraId="0EE06CB4" w14:textId="77777777" w:rsidR="003623FE" w:rsidRPr="00A21B52" w:rsidRDefault="003623FE" w:rsidP="002615F9">
            <w:pPr>
              <w:keepNext/>
              <w:keepLines/>
              <w:spacing w:after="0"/>
              <w:jc w:val="center"/>
              <w:rPr>
                <w:rFonts w:ascii="Arial" w:eastAsia="宋体" w:hAnsi="Arial"/>
                <w:b/>
                <w:color w:val="000000"/>
                <w:sz w:val="18"/>
              </w:rPr>
            </w:pPr>
            <w:r w:rsidRPr="00A21B52">
              <w:rPr>
                <w:rFonts w:ascii="Arial" w:eastAsia="宋体" w:hAnsi="Arial"/>
                <w:b/>
                <w:color w:val="000000"/>
                <w:sz w:val="18"/>
              </w:rPr>
              <w:t>Component band in order of bands in configuration</w:t>
            </w:r>
            <w:r w:rsidRPr="00A21B52">
              <w:rPr>
                <w:rFonts w:ascii="Arial" w:eastAsia="宋体" w:hAnsi="Arial"/>
                <w:b/>
                <w:color w:val="000000"/>
                <w:sz w:val="18"/>
                <w:vertAlign w:val="superscript"/>
              </w:rPr>
              <w:t>**</w:t>
            </w:r>
          </w:p>
        </w:tc>
      </w:tr>
      <w:tr w:rsidR="003623FE" w14:paraId="6787533A" w14:textId="77777777" w:rsidTr="002615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D0DC0F6" w14:textId="77777777" w:rsidR="003623FE" w:rsidRPr="00A21B52" w:rsidRDefault="003623FE" w:rsidP="002615F9">
            <w:pPr>
              <w:keepNext/>
              <w:keepLines/>
              <w:spacing w:after="0"/>
              <w:jc w:val="center"/>
              <w:rPr>
                <w:rFonts w:ascii="Arial" w:eastAsia="宋体" w:hAnsi="Arial"/>
                <w:color w:val="000000"/>
                <w:sz w:val="18"/>
                <w:lang w:val="en-US" w:eastAsia="zh-CN"/>
              </w:rPr>
            </w:pPr>
            <w:r w:rsidRPr="00A21B52">
              <w:rPr>
                <w:rFonts w:ascii="Arial" w:eastAsia="等线" w:hAnsi="Arial"/>
                <w:color w:val="000000"/>
                <w:sz w:val="18"/>
                <w:lang w:eastAsia="zh-CN"/>
              </w:rPr>
              <w:t>CA_n1-n</w:t>
            </w:r>
            <w:r>
              <w:rPr>
                <w:rFonts w:ascii="Arial" w:eastAsia="等线" w:hAnsi="Arial"/>
                <w:color w:val="000000"/>
                <w:sz w:val="18"/>
                <w:lang w:eastAsia="zh-CN"/>
              </w:rPr>
              <w:t>7</w:t>
            </w:r>
            <w:r w:rsidRPr="00A21B52">
              <w:rPr>
                <w:rFonts w:ascii="Arial" w:eastAsia="等线" w:hAnsi="Arial"/>
                <w:color w:val="000000"/>
                <w:sz w:val="18"/>
                <w:lang w:eastAsia="zh-CN"/>
              </w:rPr>
              <w:t>-n38</w:t>
            </w:r>
          </w:p>
        </w:tc>
        <w:tc>
          <w:tcPr>
            <w:tcW w:w="1968" w:type="dxa"/>
            <w:tcBorders>
              <w:top w:val="single" w:sz="4" w:space="0" w:color="auto"/>
              <w:left w:val="single" w:sz="4" w:space="0" w:color="auto"/>
              <w:bottom w:val="single" w:sz="4" w:space="0" w:color="auto"/>
              <w:right w:val="single" w:sz="4" w:space="0" w:color="auto"/>
            </w:tcBorders>
            <w:vAlign w:val="center"/>
          </w:tcPr>
          <w:p w14:paraId="23B08751" w14:textId="77777777" w:rsidR="003623FE" w:rsidRPr="00A21B52" w:rsidRDefault="003623FE" w:rsidP="002615F9">
            <w:pPr>
              <w:keepNext/>
              <w:keepLines/>
              <w:spacing w:after="0"/>
              <w:jc w:val="center"/>
              <w:rPr>
                <w:rFonts w:ascii="Arial" w:eastAsia="宋体" w:hAnsi="Arial"/>
                <w:color w:val="000000"/>
                <w:sz w:val="18"/>
                <w:lang w:val="en-US" w:eastAsia="zh-CN"/>
              </w:rPr>
            </w:pPr>
            <w:r>
              <w:rPr>
                <w:rFonts w:ascii="Arial" w:eastAsia="宋体" w:hAnsi="Arial" w:hint="eastAsia"/>
                <w:color w:val="000000"/>
                <w:sz w:val="18"/>
                <w:lang w:val="en-US" w:eastAsia="zh-CN"/>
              </w:rPr>
              <w:t>0</w:t>
            </w:r>
            <w:r>
              <w:rPr>
                <w:rFonts w:ascii="Arial" w:eastAsia="宋体" w:hAnsi="Arial"/>
                <w:color w:val="000000"/>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644021F" w14:textId="77777777" w:rsidR="003623FE" w:rsidRPr="00A21B52" w:rsidRDefault="003623FE" w:rsidP="002615F9">
            <w:pPr>
              <w:keepNext/>
              <w:keepLines/>
              <w:spacing w:after="0"/>
              <w:jc w:val="center"/>
              <w:rPr>
                <w:rFonts w:ascii="Arial" w:eastAsia="宋体" w:hAnsi="Arial"/>
                <w:color w:val="000000"/>
                <w:sz w:val="18"/>
                <w:lang w:val="en-US" w:eastAsia="zh-CN"/>
              </w:rPr>
            </w:pPr>
            <w:r>
              <w:rPr>
                <w:rFonts w:ascii="Arial" w:eastAsia="宋体" w:hAnsi="Arial"/>
                <w:color w:val="000000"/>
                <w:sz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3A1234FB" w14:textId="77777777" w:rsidR="003623FE" w:rsidRPr="00A21B52" w:rsidRDefault="003623FE" w:rsidP="002615F9">
            <w:pPr>
              <w:keepNext/>
              <w:keepLines/>
              <w:spacing w:after="0"/>
              <w:jc w:val="center"/>
              <w:rPr>
                <w:rFonts w:ascii="Arial" w:eastAsia="宋体" w:hAnsi="Arial"/>
                <w:color w:val="000000"/>
                <w:sz w:val="18"/>
                <w:lang w:val="en-US" w:eastAsia="zh-CN"/>
              </w:rPr>
            </w:pPr>
            <w:r>
              <w:rPr>
                <w:rFonts w:ascii="Arial" w:eastAsia="宋体" w:hAnsi="Arial"/>
                <w:color w:val="000000"/>
                <w:sz w:val="18"/>
                <w:lang w:val="en-US" w:eastAsia="zh-CN"/>
              </w:rPr>
              <w:t>-</w:t>
            </w:r>
          </w:p>
        </w:tc>
      </w:tr>
      <w:tr w:rsidR="003623FE" w14:paraId="11E01DA2" w14:textId="77777777" w:rsidTr="002615F9">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hideMark/>
          </w:tcPr>
          <w:p w14:paraId="4D90D44D" w14:textId="77777777" w:rsidR="003623FE" w:rsidRPr="00A21B52" w:rsidRDefault="003623FE" w:rsidP="002615F9">
            <w:pPr>
              <w:keepNext/>
              <w:keepLines/>
              <w:spacing w:after="0"/>
              <w:ind w:left="851" w:hanging="851"/>
              <w:rPr>
                <w:rFonts w:ascii="Arial" w:eastAsia="宋体" w:hAnsi="Arial"/>
                <w:color w:val="000000"/>
                <w:sz w:val="18"/>
                <w:lang w:eastAsia="ja-JP"/>
              </w:rPr>
            </w:pPr>
            <w:r w:rsidRPr="00A21B52">
              <w:rPr>
                <w:rFonts w:ascii="Arial" w:hAnsi="Arial"/>
                <w:color w:val="000000"/>
                <w:sz w:val="18"/>
                <w:lang w:eastAsia="ja-JP"/>
              </w:rPr>
              <w:t>NOTE *:</w:t>
            </w:r>
            <w:r w:rsidRPr="00A21B52">
              <w:rPr>
                <w:rFonts w:ascii="Arial" w:hAnsi="Arial"/>
                <w:color w:val="000000"/>
                <w:sz w:val="18"/>
                <w:lang w:eastAsia="ja-JP"/>
              </w:rPr>
              <w:tab/>
              <w:t>“-” denotes ΔT</w:t>
            </w:r>
            <w:r w:rsidRPr="00A21B52">
              <w:rPr>
                <w:rFonts w:ascii="Arial" w:hAnsi="Arial"/>
                <w:color w:val="000000"/>
                <w:sz w:val="18"/>
                <w:vertAlign w:val="subscript"/>
                <w:lang w:eastAsia="ja-JP"/>
              </w:rPr>
              <w:t>IB,c</w:t>
            </w:r>
            <w:r w:rsidRPr="00A21B52">
              <w:rPr>
                <w:rFonts w:ascii="Arial" w:hAnsi="Arial"/>
                <w:color w:val="000000"/>
                <w:sz w:val="18"/>
                <w:lang w:eastAsia="ja-JP"/>
              </w:rPr>
              <w:t xml:space="preserve"> = 0.</w:t>
            </w:r>
          </w:p>
          <w:p w14:paraId="482D6DF5" w14:textId="77777777" w:rsidR="003623FE" w:rsidRPr="00A21B52" w:rsidRDefault="003623FE" w:rsidP="002615F9">
            <w:pPr>
              <w:keepNext/>
              <w:keepLines/>
              <w:spacing w:after="0"/>
              <w:ind w:left="851" w:hanging="851"/>
              <w:rPr>
                <w:rFonts w:ascii="Arial" w:eastAsia="宋体" w:hAnsi="Arial" w:cs="Arial"/>
                <w:color w:val="000000"/>
                <w:sz w:val="18"/>
                <w:szCs w:val="22"/>
                <w:lang w:val="en-US" w:eastAsia="zh-CN"/>
              </w:rPr>
            </w:pPr>
            <w:r w:rsidRPr="00A21B52">
              <w:rPr>
                <w:rFonts w:ascii="Arial" w:eastAsia="等线" w:hAnsi="Arial"/>
                <w:color w:val="000000"/>
                <w:sz w:val="18"/>
              </w:rPr>
              <w:t>NOTE **:</w:t>
            </w:r>
            <w:r w:rsidRPr="00A21B52">
              <w:rPr>
                <w:rFonts w:ascii="Arial" w:eastAsia="等线" w:hAnsi="Arial"/>
                <w:color w:val="000000"/>
                <w:sz w:val="18"/>
              </w:rPr>
              <w:tab/>
              <w:t>The component band order in the configuration should be listed by the order of NR bands, such as for CA_n1-n3-n5 the band order from left to right is n1, n3 and n5.</w:t>
            </w:r>
          </w:p>
        </w:tc>
      </w:tr>
    </w:tbl>
    <w:p w14:paraId="5DDD8A38" w14:textId="77777777" w:rsidR="003623FE" w:rsidRPr="00A21B52" w:rsidRDefault="003623FE" w:rsidP="003623FE">
      <w:pPr>
        <w:keepNext/>
        <w:keepLines/>
        <w:rPr>
          <w:rFonts w:ascii="Arial" w:eastAsia="宋体" w:hAnsi="Arial" w:cs="Arial"/>
        </w:rPr>
      </w:pPr>
    </w:p>
    <w:p w14:paraId="170C734B" w14:textId="796D32D8" w:rsidR="003623FE" w:rsidRDefault="003623FE" w:rsidP="003623FE">
      <w:pPr>
        <w:pStyle w:val="TH"/>
        <w:rPr>
          <w:rFonts w:cs="Arial"/>
          <w:lang w:eastAsia="zh-CN"/>
        </w:rPr>
      </w:pPr>
      <w:r>
        <w:rPr>
          <w:rFonts w:cs="Arial"/>
        </w:rPr>
        <w:t xml:space="preserve">Table </w:t>
      </w:r>
      <w:r>
        <w:rPr>
          <w:rFonts w:cs="Arial"/>
          <w:lang w:val="en-US" w:eastAsia="zh-CN"/>
        </w:rPr>
        <w:t>5</w:t>
      </w:r>
      <w:r>
        <w:rPr>
          <w:rFonts w:cs="Arial"/>
        </w:rPr>
        <w:t>.</w:t>
      </w:r>
      <w:r>
        <w:rPr>
          <w:rFonts w:cs="Arial"/>
          <w:lang w:val="en-US" w:eastAsia="zh-CN"/>
        </w:rPr>
        <w:t>15.1.</w:t>
      </w:r>
      <w:r>
        <w:rPr>
          <w:rFonts w:cs="Arial"/>
        </w:rPr>
        <w:t>3-2: ΔR</w:t>
      </w:r>
      <w:r>
        <w:rPr>
          <w:rFonts w:cs="Arial"/>
          <w:vertAlign w:val="subscript"/>
        </w:rPr>
        <w:t>IB</w:t>
      </w:r>
      <w:r>
        <w:rPr>
          <w:rFonts w:cs="Arial"/>
          <w:vertAlign w:val="subscript"/>
          <w:lang w:eastAsia="zh-CN"/>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4"/>
        <w:gridCol w:w="1948"/>
        <w:gridCol w:w="1948"/>
        <w:gridCol w:w="1949"/>
      </w:tblGrid>
      <w:tr w:rsidR="003623FE" w14:paraId="3850B839" w14:textId="77777777" w:rsidTr="002615F9">
        <w:trPr>
          <w:trHeight w:val="187"/>
          <w:jc w:val="center"/>
        </w:trPr>
        <w:tc>
          <w:tcPr>
            <w:tcW w:w="1594" w:type="dxa"/>
            <w:vMerge w:val="restart"/>
            <w:tcBorders>
              <w:top w:val="single" w:sz="4" w:space="0" w:color="auto"/>
              <w:left w:val="single" w:sz="4" w:space="0" w:color="auto"/>
              <w:bottom w:val="single" w:sz="4" w:space="0" w:color="auto"/>
              <w:right w:val="single" w:sz="4" w:space="0" w:color="auto"/>
            </w:tcBorders>
            <w:hideMark/>
          </w:tcPr>
          <w:p w14:paraId="53AFBBC4" w14:textId="77777777" w:rsidR="003623FE" w:rsidRPr="00A21B52" w:rsidRDefault="003623FE" w:rsidP="002615F9">
            <w:pPr>
              <w:keepNext/>
              <w:keepLines/>
              <w:spacing w:after="0"/>
              <w:jc w:val="center"/>
              <w:rPr>
                <w:rFonts w:ascii="Arial" w:eastAsia="等线" w:hAnsi="Arial"/>
                <w:b/>
                <w:color w:val="000000"/>
                <w:sz w:val="18"/>
              </w:rPr>
            </w:pPr>
            <w:r w:rsidRPr="00A21B52">
              <w:rPr>
                <w:rFonts w:ascii="Arial" w:eastAsia="等线" w:hAnsi="Arial"/>
                <w:b/>
                <w:color w:val="000000"/>
                <w:sz w:val="18"/>
              </w:rPr>
              <w:t>Inter-band CA combination</w:t>
            </w:r>
          </w:p>
        </w:tc>
        <w:tc>
          <w:tcPr>
            <w:tcW w:w="5845" w:type="dxa"/>
            <w:gridSpan w:val="3"/>
            <w:tcBorders>
              <w:top w:val="single" w:sz="4" w:space="0" w:color="auto"/>
              <w:left w:val="single" w:sz="4" w:space="0" w:color="auto"/>
              <w:bottom w:val="single" w:sz="4" w:space="0" w:color="auto"/>
              <w:right w:val="single" w:sz="4" w:space="0" w:color="auto"/>
            </w:tcBorders>
            <w:vAlign w:val="center"/>
            <w:hideMark/>
          </w:tcPr>
          <w:p w14:paraId="17C33EE6" w14:textId="77777777" w:rsidR="003623FE" w:rsidRPr="00A21B52" w:rsidRDefault="003623FE" w:rsidP="002615F9">
            <w:pPr>
              <w:keepNext/>
              <w:keepLines/>
              <w:spacing w:after="0"/>
              <w:jc w:val="center"/>
              <w:rPr>
                <w:rFonts w:ascii="Arial" w:eastAsia="等线" w:hAnsi="Arial"/>
                <w:b/>
                <w:color w:val="000000"/>
                <w:sz w:val="18"/>
              </w:rPr>
            </w:pPr>
            <w:r w:rsidRPr="00A21B52">
              <w:rPr>
                <w:rFonts w:ascii="Arial" w:eastAsia="等线" w:hAnsi="Arial"/>
                <w:b/>
                <w:color w:val="000000"/>
                <w:sz w:val="18"/>
              </w:rPr>
              <w:t>ΔR</w:t>
            </w:r>
            <w:r w:rsidRPr="00A21B52">
              <w:rPr>
                <w:rFonts w:ascii="Arial" w:eastAsia="等线" w:hAnsi="Arial"/>
                <w:b/>
                <w:color w:val="000000"/>
                <w:sz w:val="18"/>
                <w:vertAlign w:val="subscript"/>
              </w:rPr>
              <w:t>IB,c</w:t>
            </w:r>
            <w:r w:rsidRPr="00A21B52">
              <w:rPr>
                <w:rFonts w:ascii="Arial" w:eastAsia="等线" w:hAnsi="Arial"/>
                <w:b/>
                <w:color w:val="000000"/>
                <w:sz w:val="18"/>
              </w:rPr>
              <w:t xml:space="preserve"> for NR bands (dB)</w:t>
            </w:r>
            <w:r w:rsidRPr="00A21B52">
              <w:rPr>
                <w:rFonts w:ascii="Arial" w:eastAsia="等线" w:hAnsi="Arial"/>
                <w:b/>
                <w:color w:val="000000"/>
                <w:sz w:val="18"/>
                <w:vertAlign w:val="superscript"/>
              </w:rPr>
              <w:t>*</w:t>
            </w:r>
          </w:p>
        </w:tc>
      </w:tr>
      <w:tr w:rsidR="003623FE" w14:paraId="0045043A" w14:textId="77777777" w:rsidTr="002615F9">
        <w:trPr>
          <w:trHeight w:val="187"/>
          <w:jc w:val="center"/>
        </w:trPr>
        <w:tc>
          <w:tcPr>
            <w:tcW w:w="1594" w:type="dxa"/>
            <w:vMerge/>
            <w:tcBorders>
              <w:top w:val="single" w:sz="4" w:space="0" w:color="auto"/>
              <w:left w:val="single" w:sz="4" w:space="0" w:color="auto"/>
              <w:bottom w:val="single" w:sz="4" w:space="0" w:color="auto"/>
              <w:right w:val="single" w:sz="4" w:space="0" w:color="auto"/>
            </w:tcBorders>
            <w:vAlign w:val="center"/>
            <w:hideMark/>
          </w:tcPr>
          <w:p w14:paraId="0BB8452B" w14:textId="77777777" w:rsidR="003623FE" w:rsidRPr="00A21B52" w:rsidRDefault="003623FE" w:rsidP="002615F9">
            <w:pPr>
              <w:spacing w:after="0"/>
              <w:rPr>
                <w:rFonts w:ascii="Arial" w:eastAsia="等线" w:hAnsi="Arial"/>
                <w:b/>
                <w:color w:val="000000"/>
                <w:sz w:val="18"/>
              </w:rPr>
            </w:pPr>
          </w:p>
        </w:tc>
        <w:tc>
          <w:tcPr>
            <w:tcW w:w="5845" w:type="dxa"/>
            <w:gridSpan w:val="3"/>
            <w:tcBorders>
              <w:top w:val="single" w:sz="4" w:space="0" w:color="auto"/>
              <w:left w:val="single" w:sz="4" w:space="0" w:color="auto"/>
              <w:bottom w:val="single" w:sz="4" w:space="0" w:color="auto"/>
              <w:right w:val="single" w:sz="4" w:space="0" w:color="auto"/>
            </w:tcBorders>
            <w:vAlign w:val="center"/>
            <w:hideMark/>
          </w:tcPr>
          <w:p w14:paraId="374229A9" w14:textId="77777777" w:rsidR="003623FE" w:rsidRPr="00A21B52" w:rsidRDefault="003623FE" w:rsidP="002615F9">
            <w:pPr>
              <w:keepNext/>
              <w:keepLines/>
              <w:spacing w:after="0"/>
              <w:jc w:val="center"/>
              <w:rPr>
                <w:rFonts w:ascii="Arial" w:eastAsia="等线" w:hAnsi="Arial"/>
                <w:b/>
                <w:color w:val="000000"/>
                <w:sz w:val="18"/>
              </w:rPr>
            </w:pPr>
            <w:r w:rsidRPr="00A21B52">
              <w:rPr>
                <w:rFonts w:ascii="Arial" w:eastAsia="等线" w:hAnsi="Arial"/>
                <w:b/>
                <w:color w:val="000000"/>
                <w:sz w:val="18"/>
              </w:rPr>
              <w:t>Component band in order of bands in configuration</w:t>
            </w:r>
            <w:r w:rsidRPr="00A21B52">
              <w:rPr>
                <w:rFonts w:ascii="Arial" w:eastAsia="等线" w:hAnsi="Arial"/>
                <w:b/>
                <w:color w:val="000000"/>
                <w:sz w:val="18"/>
                <w:vertAlign w:val="superscript"/>
              </w:rPr>
              <w:t>**</w:t>
            </w:r>
          </w:p>
        </w:tc>
      </w:tr>
      <w:tr w:rsidR="003623FE" w14:paraId="4996720E" w14:textId="77777777" w:rsidTr="002615F9">
        <w:trPr>
          <w:trHeight w:val="187"/>
          <w:jc w:val="center"/>
        </w:trPr>
        <w:tc>
          <w:tcPr>
            <w:tcW w:w="1594" w:type="dxa"/>
            <w:tcBorders>
              <w:top w:val="single" w:sz="4" w:space="0" w:color="auto"/>
              <w:left w:val="single" w:sz="4" w:space="0" w:color="auto"/>
              <w:bottom w:val="single" w:sz="4" w:space="0" w:color="auto"/>
              <w:right w:val="single" w:sz="4" w:space="0" w:color="auto"/>
            </w:tcBorders>
            <w:hideMark/>
          </w:tcPr>
          <w:p w14:paraId="72BFD1A6" w14:textId="77777777" w:rsidR="003623FE" w:rsidRPr="00A21B52" w:rsidRDefault="003623FE" w:rsidP="002615F9">
            <w:pPr>
              <w:keepNext/>
              <w:keepLines/>
              <w:spacing w:after="0"/>
              <w:jc w:val="center"/>
              <w:rPr>
                <w:rFonts w:ascii="Arial" w:eastAsia="等线" w:hAnsi="Arial"/>
                <w:color w:val="000000"/>
                <w:sz w:val="18"/>
              </w:rPr>
            </w:pPr>
            <w:r w:rsidRPr="00A21B52">
              <w:rPr>
                <w:rFonts w:ascii="Arial" w:eastAsia="等线" w:hAnsi="Arial"/>
                <w:color w:val="000000"/>
                <w:sz w:val="18"/>
                <w:lang w:eastAsia="zh-CN"/>
              </w:rPr>
              <w:t>CA_n1-n</w:t>
            </w:r>
            <w:r>
              <w:rPr>
                <w:rFonts w:ascii="Arial" w:eastAsia="等线" w:hAnsi="Arial"/>
                <w:color w:val="000000"/>
                <w:sz w:val="18"/>
                <w:lang w:eastAsia="zh-CN"/>
              </w:rPr>
              <w:t>7</w:t>
            </w:r>
            <w:r w:rsidRPr="00A21B52">
              <w:rPr>
                <w:rFonts w:ascii="Arial" w:eastAsia="等线" w:hAnsi="Arial"/>
                <w:color w:val="000000"/>
                <w:sz w:val="18"/>
                <w:lang w:eastAsia="zh-CN"/>
              </w:rPr>
              <w:t>-n38</w:t>
            </w:r>
          </w:p>
        </w:tc>
        <w:tc>
          <w:tcPr>
            <w:tcW w:w="1948" w:type="dxa"/>
            <w:tcBorders>
              <w:top w:val="single" w:sz="4" w:space="0" w:color="auto"/>
              <w:left w:val="single" w:sz="4" w:space="0" w:color="auto"/>
              <w:bottom w:val="single" w:sz="4" w:space="0" w:color="auto"/>
              <w:right w:val="single" w:sz="4" w:space="0" w:color="auto"/>
            </w:tcBorders>
            <w:vAlign w:val="center"/>
          </w:tcPr>
          <w:p w14:paraId="43DAD06E" w14:textId="77777777" w:rsidR="003623FE" w:rsidRPr="00A21B52" w:rsidRDefault="003623FE" w:rsidP="002615F9">
            <w:pPr>
              <w:keepNext/>
              <w:keepLines/>
              <w:spacing w:after="0"/>
              <w:jc w:val="center"/>
              <w:rPr>
                <w:rFonts w:ascii="Arial" w:eastAsia="等线" w:hAnsi="Arial"/>
                <w:color w:val="000000"/>
                <w:sz w:val="18"/>
                <w:lang w:eastAsia="zh-CN"/>
              </w:rPr>
            </w:pPr>
            <w:r>
              <w:rPr>
                <w:rFonts w:ascii="Arial" w:eastAsia="等线" w:hAnsi="Arial"/>
                <w:color w:val="000000"/>
                <w:sz w:val="18"/>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3C7AEF3E" w14:textId="77777777" w:rsidR="003623FE" w:rsidRPr="00A21B52" w:rsidRDefault="003623FE" w:rsidP="002615F9">
            <w:pPr>
              <w:keepNext/>
              <w:keepLines/>
              <w:spacing w:after="0"/>
              <w:jc w:val="center"/>
              <w:rPr>
                <w:rFonts w:ascii="Arial" w:eastAsia="等线" w:hAnsi="Arial"/>
                <w:color w:val="000000"/>
                <w:sz w:val="18"/>
                <w:lang w:eastAsia="zh-CN"/>
              </w:rPr>
            </w:pPr>
            <w:r>
              <w:rPr>
                <w:rFonts w:ascii="Arial" w:eastAsia="等线" w:hAnsi="Arial"/>
                <w:color w:val="000000"/>
                <w:sz w:val="18"/>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5338EAD9" w14:textId="77777777" w:rsidR="003623FE" w:rsidRPr="00A21B52" w:rsidRDefault="003623FE" w:rsidP="002615F9">
            <w:pPr>
              <w:keepNext/>
              <w:keepLines/>
              <w:spacing w:after="0"/>
              <w:jc w:val="center"/>
              <w:rPr>
                <w:rFonts w:ascii="Arial" w:eastAsia="等线" w:hAnsi="Arial"/>
                <w:color w:val="000000"/>
                <w:sz w:val="18"/>
                <w:lang w:eastAsia="zh-CN"/>
              </w:rPr>
            </w:pPr>
            <w:r>
              <w:rPr>
                <w:rFonts w:ascii="Arial" w:eastAsia="等线" w:hAnsi="Arial" w:hint="eastAsia"/>
                <w:color w:val="000000"/>
                <w:sz w:val="18"/>
                <w:lang w:eastAsia="zh-CN"/>
              </w:rPr>
              <w:t>-</w:t>
            </w:r>
          </w:p>
        </w:tc>
      </w:tr>
      <w:tr w:rsidR="003623FE" w14:paraId="7C902DFF" w14:textId="77777777" w:rsidTr="002615F9">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hideMark/>
          </w:tcPr>
          <w:p w14:paraId="2BA25A27" w14:textId="77777777" w:rsidR="003623FE" w:rsidRPr="00A21B52" w:rsidRDefault="003623FE" w:rsidP="002615F9">
            <w:pPr>
              <w:keepLines/>
              <w:spacing w:after="0"/>
              <w:ind w:left="870" w:hanging="870"/>
              <w:rPr>
                <w:rFonts w:eastAsia="等线" w:cs="Arial"/>
                <w:color w:val="000000"/>
                <w:lang w:eastAsia="ja-JP"/>
              </w:rPr>
            </w:pPr>
            <w:r w:rsidRPr="00A21B52">
              <w:rPr>
                <w:rFonts w:ascii="Arial" w:eastAsia="等线" w:hAnsi="Arial" w:cs="Arial"/>
                <w:color w:val="000000"/>
                <w:sz w:val="18"/>
                <w:lang w:eastAsia="ja-JP"/>
              </w:rPr>
              <w:t>NOTE *:</w:t>
            </w:r>
            <w:r w:rsidRPr="00A21B52">
              <w:rPr>
                <w:rFonts w:ascii="Arial" w:eastAsia="等线" w:hAnsi="Arial" w:cs="Arial"/>
                <w:color w:val="000000"/>
                <w:sz w:val="18"/>
                <w:lang w:eastAsia="ja-JP"/>
              </w:rPr>
              <w:tab/>
              <w:t xml:space="preserve"> “-” denotes ΔR</w:t>
            </w:r>
            <w:r w:rsidRPr="00A21B52">
              <w:rPr>
                <w:rFonts w:ascii="Arial" w:eastAsia="等线" w:hAnsi="Arial" w:cs="Arial"/>
                <w:color w:val="000000"/>
                <w:sz w:val="18"/>
                <w:vertAlign w:val="subscript"/>
                <w:lang w:eastAsia="ja-JP"/>
              </w:rPr>
              <w:t>IB,c</w:t>
            </w:r>
            <w:r w:rsidRPr="00A21B52">
              <w:rPr>
                <w:rFonts w:ascii="Arial" w:eastAsia="等线" w:hAnsi="Arial" w:cs="Arial"/>
                <w:color w:val="000000"/>
                <w:sz w:val="18"/>
                <w:lang w:eastAsia="ja-JP"/>
              </w:rPr>
              <w:t xml:space="preserve"> = 0.</w:t>
            </w:r>
          </w:p>
          <w:p w14:paraId="0E69668F" w14:textId="77777777" w:rsidR="003623FE" w:rsidRPr="00A21B52" w:rsidRDefault="003623FE" w:rsidP="002615F9">
            <w:pPr>
              <w:keepLines/>
              <w:spacing w:after="0"/>
              <w:ind w:left="870" w:hanging="870"/>
              <w:rPr>
                <w:rFonts w:ascii="Arial" w:eastAsia="等线" w:hAnsi="Arial"/>
                <w:color w:val="000000"/>
                <w:sz w:val="18"/>
                <w:lang w:val="en-US"/>
              </w:rPr>
            </w:pPr>
            <w:r w:rsidRPr="00A21B52">
              <w:rPr>
                <w:rFonts w:ascii="Arial" w:eastAsia="等线" w:hAnsi="Arial" w:cs="Arial"/>
                <w:color w:val="000000"/>
                <w:sz w:val="18"/>
                <w:lang w:eastAsia="ja-JP"/>
              </w:rPr>
              <w:t>NOTE **:</w:t>
            </w:r>
            <w:r w:rsidRPr="00A21B52">
              <w:rPr>
                <w:rFonts w:ascii="Arial" w:eastAsia="等线" w:hAnsi="Arial" w:cs="Arial"/>
                <w:color w:val="000000"/>
                <w:sz w:val="18"/>
                <w:lang w:eastAsia="ja-JP"/>
              </w:rPr>
              <w:tab/>
              <w:t>The component band order in the configuration should be listed by the order of NR bands, such as for CA_n1-n3-n8 the band order from left to right is n1, n3 and n8.</w:t>
            </w:r>
          </w:p>
        </w:tc>
      </w:tr>
    </w:tbl>
    <w:p w14:paraId="42419CBA" w14:textId="77777777" w:rsidR="003623FE" w:rsidRDefault="003623FE" w:rsidP="003623FE"/>
    <w:p w14:paraId="40CBB346" w14:textId="3D907552" w:rsidR="001777E4" w:rsidRDefault="001777E4" w:rsidP="004B5957">
      <w:pPr>
        <w:pStyle w:val="21"/>
      </w:pPr>
      <w:bookmarkStart w:id="224" w:name="_Toc136288219"/>
      <w:r>
        <w:t>5.16</w:t>
      </w:r>
      <w:r>
        <w:tab/>
        <w:t>CA_n3-n7-n38</w:t>
      </w:r>
      <w:bookmarkEnd w:id="224"/>
    </w:p>
    <w:p w14:paraId="61A9525A" w14:textId="29571E91" w:rsidR="001777E4" w:rsidRPr="001777E4" w:rsidRDefault="001777E4" w:rsidP="001777E4">
      <w:pPr>
        <w:pStyle w:val="31"/>
      </w:pPr>
      <w:bookmarkStart w:id="225" w:name="_Toc136288220"/>
      <w:r>
        <w:t>5.16.1</w:t>
      </w:r>
      <w:r>
        <w:tab/>
      </w:r>
      <w:r w:rsidRPr="001777E4">
        <w:t>Common for 1 band UL and 2 bands UL CA</w:t>
      </w:r>
      <w:bookmarkEnd w:id="225"/>
    </w:p>
    <w:p w14:paraId="37C9434D" w14:textId="459EB58B" w:rsidR="001777E4" w:rsidRDefault="001777E4" w:rsidP="001777E4">
      <w:pPr>
        <w:pStyle w:val="41"/>
      </w:pPr>
      <w:bookmarkStart w:id="226" w:name="_Toc136288221"/>
      <w:r>
        <w:t>5.16.1.1</w:t>
      </w:r>
      <w:r>
        <w:tab/>
      </w:r>
      <w:r w:rsidRPr="001777E4">
        <w:t>Operating bands for CA</w:t>
      </w:r>
      <w:bookmarkEnd w:id="226"/>
    </w:p>
    <w:p w14:paraId="3F27BD6F" w14:textId="0458E57B" w:rsidR="001777E4" w:rsidRDefault="001777E4" w:rsidP="001777E4">
      <w:pPr>
        <w:pStyle w:val="TH"/>
      </w:pPr>
      <w:r>
        <w:rPr>
          <w:rFonts w:cs="Arial"/>
        </w:rPr>
        <w:t xml:space="preserve">Table </w:t>
      </w:r>
      <w:r>
        <w:rPr>
          <w:rFonts w:cs="Arial"/>
          <w:lang w:val="en-US" w:eastAsia="zh-CN"/>
        </w:rPr>
        <w:t>5.16</w:t>
      </w:r>
      <w:r>
        <w:rPr>
          <w:rFonts w:cs="Arial"/>
          <w:lang w:eastAsia="zh-CN"/>
        </w:rPr>
        <w:t>.</w:t>
      </w:r>
      <w:r>
        <w:rPr>
          <w:rFonts w:cs="Arial"/>
          <w:lang w:val="en-US" w:eastAsia="zh-CN"/>
        </w:rPr>
        <w:t>1</w:t>
      </w:r>
      <w:r>
        <w:rPr>
          <w:rFonts w:cs="Arial"/>
          <w:lang w:eastAsia="zh-CN"/>
        </w:rPr>
        <w:t>.1</w:t>
      </w:r>
      <w:r>
        <w:rPr>
          <w:rFonts w:cs="Arial"/>
        </w:rPr>
        <w:t>-1</w:t>
      </w:r>
      <w: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1777E4" w14:paraId="40638BF7" w14:textId="77777777" w:rsidTr="002615F9">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729B2AB5" w14:textId="77777777" w:rsidR="001777E4" w:rsidRDefault="001777E4" w:rsidP="002615F9">
            <w:pPr>
              <w:pStyle w:val="TAH"/>
              <w:rPr>
                <w:rFonts w:eastAsia="Malgun Gothic" w:cs="Arial"/>
              </w:rPr>
            </w:pPr>
            <w:r>
              <w:rPr>
                <w:rFonts w:eastAsia="Malgun Gothic" w:cs="Arial"/>
                <w:lang w:eastAsia="ja-JP"/>
              </w:rPr>
              <w:t>NR</w:t>
            </w:r>
            <w:r>
              <w:rPr>
                <w:rFonts w:eastAsia="Malgun Gothic" w:cs="Arial"/>
              </w:rPr>
              <w:t xml:space="preserve"> Band</w:t>
            </w:r>
          </w:p>
        </w:tc>
        <w:tc>
          <w:tcPr>
            <w:tcW w:w="2976" w:type="dxa"/>
            <w:gridSpan w:val="3"/>
            <w:tcBorders>
              <w:top w:val="single" w:sz="4" w:space="0" w:color="auto"/>
              <w:left w:val="single" w:sz="4" w:space="0" w:color="auto"/>
              <w:bottom w:val="single" w:sz="4" w:space="0" w:color="auto"/>
              <w:right w:val="single" w:sz="4" w:space="0" w:color="auto"/>
            </w:tcBorders>
            <w:hideMark/>
          </w:tcPr>
          <w:p w14:paraId="45C2445C" w14:textId="77777777" w:rsidR="001777E4" w:rsidRDefault="001777E4" w:rsidP="002615F9">
            <w:pPr>
              <w:pStyle w:val="TAH"/>
              <w:rPr>
                <w:rFonts w:eastAsia="Malgun Gothic" w:cs="Arial"/>
              </w:rPr>
            </w:pPr>
            <w:r>
              <w:rPr>
                <w:rFonts w:eastAsia="Malgun Gothic" w:cs="Arial"/>
              </w:rPr>
              <w:t>Uplink (UL) band</w:t>
            </w:r>
          </w:p>
        </w:tc>
        <w:tc>
          <w:tcPr>
            <w:tcW w:w="3116" w:type="dxa"/>
            <w:gridSpan w:val="3"/>
            <w:tcBorders>
              <w:top w:val="single" w:sz="4" w:space="0" w:color="auto"/>
              <w:left w:val="single" w:sz="4" w:space="0" w:color="auto"/>
              <w:bottom w:val="single" w:sz="4" w:space="0" w:color="auto"/>
              <w:right w:val="single" w:sz="4" w:space="0" w:color="auto"/>
            </w:tcBorders>
            <w:hideMark/>
          </w:tcPr>
          <w:p w14:paraId="48C558C2" w14:textId="77777777" w:rsidR="001777E4" w:rsidRDefault="001777E4" w:rsidP="002615F9">
            <w:pPr>
              <w:pStyle w:val="TAH"/>
              <w:rPr>
                <w:rFonts w:eastAsia="Malgun Gothic" w:cs="Arial"/>
              </w:rPr>
            </w:pPr>
            <w:r>
              <w:rPr>
                <w:rFonts w:eastAsia="Malgun Gothic" w:cs="Arial"/>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55EAF46D" w14:textId="77777777" w:rsidR="001777E4" w:rsidRDefault="001777E4" w:rsidP="002615F9">
            <w:pPr>
              <w:pStyle w:val="TAH"/>
              <w:rPr>
                <w:rFonts w:eastAsia="Malgun Gothic" w:cs="Arial"/>
              </w:rPr>
            </w:pPr>
            <w:r>
              <w:rPr>
                <w:rFonts w:eastAsia="Malgun Gothic" w:cs="Arial"/>
              </w:rPr>
              <w:t>Duplex</w:t>
            </w:r>
          </w:p>
          <w:p w14:paraId="31AFCD4B" w14:textId="77777777" w:rsidR="001777E4" w:rsidRDefault="001777E4" w:rsidP="002615F9">
            <w:pPr>
              <w:pStyle w:val="TAH"/>
              <w:rPr>
                <w:rFonts w:ascii="Times New Roman" w:eastAsia="Malgun Gothic" w:hAnsi="Times New Roman"/>
              </w:rPr>
            </w:pPr>
            <w:r>
              <w:rPr>
                <w:rFonts w:eastAsia="Malgun Gothic" w:cs="Arial"/>
              </w:rPr>
              <w:t>mode</w:t>
            </w:r>
          </w:p>
        </w:tc>
      </w:tr>
      <w:tr w:rsidR="001777E4" w14:paraId="0E542185" w14:textId="77777777" w:rsidTr="002615F9">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45FD54C7" w14:textId="77777777" w:rsidR="001777E4" w:rsidRDefault="001777E4" w:rsidP="002615F9">
            <w:pPr>
              <w:spacing w:after="0"/>
              <w:rPr>
                <w:rFonts w:ascii="Arial" w:eastAsia="Malgun Gothic" w:hAnsi="Arial" w:cs="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22AA2C2A" w14:textId="77777777" w:rsidR="001777E4" w:rsidRDefault="001777E4" w:rsidP="002615F9">
            <w:pPr>
              <w:pStyle w:val="TAH"/>
              <w:rPr>
                <w:rFonts w:eastAsia="Malgun Gothic" w:cs="Arial"/>
              </w:rPr>
            </w:pPr>
            <w:r>
              <w:rPr>
                <w:rFonts w:eastAsia="Malgun Gothic" w:cs="Arial"/>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hideMark/>
          </w:tcPr>
          <w:p w14:paraId="756D00E0" w14:textId="77777777" w:rsidR="001777E4" w:rsidRDefault="001777E4" w:rsidP="002615F9">
            <w:pPr>
              <w:pStyle w:val="TAH"/>
              <w:rPr>
                <w:rFonts w:eastAsia="Malgun Gothic" w:cs="Arial"/>
              </w:rPr>
            </w:pPr>
            <w:r>
              <w:rPr>
                <w:rFonts w:eastAsia="Malgun Gothic" w:cs="Arial"/>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71C7855C" w14:textId="77777777" w:rsidR="001777E4" w:rsidRDefault="001777E4" w:rsidP="002615F9">
            <w:pPr>
              <w:spacing w:after="0"/>
              <w:rPr>
                <w:rFonts w:eastAsia="Malgun Gothic"/>
                <w:b/>
                <w:sz w:val="18"/>
              </w:rPr>
            </w:pPr>
          </w:p>
        </w:tc>
      </w:tr>
      <w:tr w:rsidR="001777E4" w14:paraId="28E6FDE5" w14:textId="77777777" w:rsidTr="002615F9">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4C96B1F9" w14:textId="77777777" w:rsidR="001777E4" w:rsidRDefault="001777E4" w:rsidP="002615F9">
            <w:pPr>
              <w:spacing w:after="0"/>
              <w:rPr>
                <w:rFonts w:ascii="Arial" w:eastAsia="Malgun Gothic" w:hAnsi="Arial" w:cs="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4C36824F" w14:textId="77777777" w:rsidR="001777E4" w:rsidRDefault="001777E4" w:rsidP="002615F9">
            <w:pPr>
              <w:pStyle w:val="TAH"/>
              <w:rPr>
                <w:rFonts w:eastAsia="Malgun Gothic" w:cs="Arial"/>
              </w:rPr>
            </w:pPr>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14:paraId="6231FD45" w14:textId="77777777" w:rsidR="001777E4" w:rsidRDefault="001777E4" w:rsidP="002615F9">
            <w:pPr>
              <w:pStyle w:val="TAH"/>
              <w:rPr>
                <w:rFonts w:eastAsia="Malgun Gothic" w:cs="Arial"/>
              </w:rPr>
            </w:pPr>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32CE2179" w14:textId="77777777" w:rsidR="001777E4" w:rsidRDefault="001777E4" w:rsidP="002615F9">
            <w:pPr>
              <w:spacing w:after="0"/>
              <w:rPr>
                <w:rFonts w:eastAsia="Malgun Gothic"/>
                <w:b/>
                <w:sz w:val="18"/>
              </w:rPr>
            </w:pPr>
          </w:p>
        </w:tc>
      </w:tr>
      <w:tr w:rsidR="001777E4" w14:paraId="750BAA80" w14:textId="77777777" w:rsidTr="002615F9">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40A6F2FD" w14:textId="77777777" w:rsidR="001777E4" w:rsidRPr="00A21B52" w:rsidRDefault="001777E4" w:rsidP="002615F9">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3</w:t>
            </w:r>
          </w:p>
        </w:tc>
        <w:tc>
          <w:tcPr>
            <w:tcW w:w="1088" w:type="dxa"/>
            <w:tcBorders>
              <w:top w:val="single" w:sz="4" w:space="0" w:color="auto"/>
              <w:left w:val="single" w:sz="4" w:space="0" w:color="auto"/>
              <w:bottom w:val="single" w:sz="4" w:space="0" w:color="auto"/>
              <w:right w:val="nil"/>
            </w:tcBorders>
            <w:vAlign w:val="center"/>
          </w:tcPr>
          <w:p w14:paraId="5FC4A19C" w14:textId="77777777" w:rsidR="001777E4" w:rsidRPr="004B5957" w:rsidRDefault="001777E4"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1710MHz</w:t>
            </w:r>
          </w:p>
        </w:tc>
        <w:tc>
          <w:tcPr>
            <w:tcW w:w="295" w:type="dxa"/>
            <w:tcBorders>
              <w:top w:val="single" w:sz="4" w:space="0" w:color="auto"/>
              <w:left w:val="nil"/>
              <w:bottom w:val="single" w:sz="4" w:space="0" w:color="auto"/>
              <w:right w:val="nil"/>
            </w:tcBorders>
            <w:vAlign w:val="center"/>
            <w:hideMark/>
          </w:tcPr>
          <w:p w14:paraId="1578C560" w14:textId="77777777" w:rsidR="001777E4" w:rsidRPr="004B5957" w:rsidRDefault="001777E4" w:rsidP="002615F9">
            <w:pPr>
              <w:keepNext/>
              <w:keepLines/>
              <w:spacing w:after="0"/>
              <w:jc w:val="center"/>
              <w:rPr>
                <w:rFonts w:ascii="Arial" w:eastAsia="宋体" w:hAnsi="Arial" w:cs="Arial"/>
                <w:sz w:val="18"/>
                <w:lang w:val="en-US" w:eastAsia="zh-CN"/>
              </w:rPr>
            </w:pPr>
            <w:r w:rsidRPr="004B5957">
              <w:rPr>
                <w:rFonts w:ascii="Arial" w:eastAsia="宋体" w:hAnsi="Arial" w:cs="Arial"/>
                <w:sz w:val="18"/>
                <w:lang w:val="en-US" w:eastAsia="zh-CN"/>
              </w:rPr>
              <w:t xml:space="preserve"> </w:t>
            </w:r>
            <w:r w:rsidRPr="004B5957">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5538B656" w14:textId="77777777" w:rsidR="001777E4" w:rsidRPr="004B5957" w:rsidRDefault="001777E4"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1785MHz</w:t>
            </w:r>
          </w:p>
        </w:tc>
        <w:tc>
          <w:tcPr>
            <w:tcW w:w="1231" w:type="dxa"/>
            <w:tcBorders>
              <w:top w:val="single" w:sz="4" w:space="0" w:color="auto"/>
              <w:left w:val="single" w:sz="4" w:space="0" w:color="auto"/>
              <w:bottom w:val="single" w:sz="4" w:space="0" w:color="auto"/>
              <w:right w:val="nil"/>
            </w:tcBorders>
            <w:vAlign w:val="center"/>
          </w:tcPr>
          <w:p w14:paraId="7BB7DF80" w14:textId="77777777" w:rsidR="001777E4" w:rsidRPr="004B5957" w:rsidRDefault="001777E4"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1805MHz</w:t>
            </w:r>
          </w:p>
        </w:tc>
        <w:tc>
          <w:tcPr>
            <w:tcW w:w="355" w:type="dxa"/>
            <w:tcBorders>
              <w:top w:val="single" w:sz="4" w:space="0" w:color="auto"/>
              <w:left w:val="nil"/>
              <w:bottom w:val="single" w:sz="4" w:space="0" w:color="auto"/>
              <w:right w:val="nil"/>
            </w:tcBorders>
            <w:vAlign w:val="center"/>
            <w:hideMark/>
          </w:tcPr>
          <w:p w14:paraId="58061EAB" w14:textId="77777777" w:rsidR="001777E4" w:rsidRPr="004B5957" w:rsidRDefault="001777E4" w:rsidP="002615F9">
            <w:pPr>
              <w:keepNext/>
              <w:keepLines/>
              <w:spacing w:after="0"/>
              <w:jc w:val="center"/>
              <w:rPr>
                <w:rFonts w:ascii="Arial" w:hAnsi="Arial" w:cs="Arial"/>
                <w:sz w:val="18"/>
                <w:lang w:eastAsia="ja-JP"/>
              </w:rPr>
            </w:pPr>
            <w:r w:rsidRPr="004B5957">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7DD378FC" w14:textId="77777777" w:rsidR="001777E4" w:rsidRPr="004B5957" w:rsidRDefault="001777E4" w:rsidP="002615F9">
            <w:pPr>
              <w:keepNext/>
              <w:keepLines/>
              <w:spacing w:after="0"/>
              <w:jc w:val="center"/>
              <w:rPr>
                <w:rFonts w:ascii="Arial" w:hAnsi="Arial" w:cs="Arial"/>
                <w:sz w:val="18"/>
                <w:lang w:eastAsia="ja-JP"/>
              </w:rPr>
            </w:pPr>
            <w:r w:rsidRPr="004B5957">
              <w:rPr>
                <w:rFonts w:ascii="Arial" w:eastAsia="宋体" w:hAnsi="Arial" w:cs="Arial"/>
                <w:sz w:val="18"/>
                <w:lang w:eastAsia="zh-CN"/>
              </w:rPr>
              <w:t>1880MHz</w:t>
            </w:r>
          </w:p>
        </w:tc>
        <w:tc>
          <w:tcPr>
            <w:tcW w:w="1043" w:type="dxa"/>
            <w:tcBorders>
              <w:top w:val="single" w:sz="4" w:space="0" w:color="auto"/>
              <w:left w:val="single" w:sz="4" w:space="0" w:color="auto"/>
              <w:bottom w:val="single" w:sz="4" w:space="0" w:color="auto"/>
              <w:right w:val="single" w:sz="4" w:space="0" w:color="auto"/>
            </w:tcBorders>
            <w:vAlign w:val="center"/>
          </w:tcPr>
          <w:p w14:paraId="34D546D8" w14:textId="77777777" w:rsidR="001777E4" w:rsidRPr="004B5957" w:rsidRDefault="001777E4"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FDD</w:t>
            </w:r>
          </w:p>
        </w:tc>
      </w:tr>
      <w:tr w:rsidR="001777E4" w14:paraId="256685B9" w14:textId="77777777" w:rsidTr="002615F9">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5B98EF21" w14:textId="77777777" w:rsidR="001777E4" w:rsidRDefault="001777E4" w:rsidP="002615F9">
            <w:pPr>
              <w:keepNext/>
              <w:keepLines/>
              <w:spacing w:after="0"/>
              <w:jc w:val="center"/>
              <w:rPr>
                <w:rFonts w:ascii="Arial"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7</w:t>
            </w:r>
          </w:p>
        </w:tc>
        <w:tc>
          <w:tcPr>
            <w:tcW w:w="1088" w:type="dxa"/>
            <w:tcBorders>
              <w:top w:val="single" w:sz="4" w:space="0" w:color="auto"/>
              <w:left w:val="single" w:sz="4" w:space="0" w:color="auto"/>
              <w:bottom w:val="single" w:sz="4" w:space="0" w:color="auto"/>
              <w:right w:val="nil"/>
            </w:tcBorders>
            <w:vAlign w:val="center"/>
          </w:tcPr>
          <w:p w14:paraId="151A9DEE" w14:textId="77777777" w:rsidR="001777E4" w:rsidRPr="004B5957" w:rsidRDefault="001777E4"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2500MHz</w:t>
            </w:r>
          </w:p>
        </w:tc>
        <w:tc>
          <w:tcPr>
            <w:tcW w:w="295" w:type="dxa"/>
            <w:tcBorders>
              <w:top w:val="single" w:sz="4" w:space="0" w:color="auto"/>
              <w:left w:val="nil"/>
              <w:bottom w:val="single" w:sz="4" w:space="0" w:color="auto"/>
              <w:right w:val="nil"/>
            </w:tcBorders>
            <w:vAlign w:val="center"/>
            <w:hideMark/>
          </w:tcPr>
          <w:p w14:paraId="39297E3D" w14:textId="77777777" w:rsidR="001777E4" w:rsidRPr="004B5957" w:rsidRDefault="001777E4" w:rsidP="002615F9">
            <w:pPr>
              <w:keepNext/>
              <w:keepLines/>
              <w:spacing w:after="0"/>
              <w:jc w:val="center"/>
              <w:rPr>
                <w:rFonts w:ascii="Arial" w:hAnsi="Arial" w:cs="Arial"/>
                <w:sz w:val="18"/>
                <w:lang w:eastAsia="ja-JP"/>
              </w:rPr>
            </w:pPr>
            <w:r w:rsidRPr="004B5957">
              <w:rPr>
                <w:rFonts w:ascii="Arial" w:eastAsia="宋体" w:hAnsi="Arial" w:cs="Arial"/>
                <w:sz w:val="18"/>
                <w:lang w:val="en-US" w:eastAsia="zh-CN"/>
              </w:rPr>
              <w:t xml:space="preserve"> </w:t>
            </w:r>
            <w:r w:rsidRPr="004B5957">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07DCCEA5" w14:textId="77777777" w:rsidR="001777E4" w:rsidRPr="004B5957" w:rsidRDefault="001777E4" w:rsidP="002615F9">
            <w:pPr>
              <w:keepNext/>
              <w:keepLines/>
              <w:spacing w:after="0"/>
              <w:jc w:val="center"/>
              <w:rPr>
                <w:rFonts w:ascii="Arial" w:hAnsi="Arial" w:cs="Arial"/>
                <w:sz w:val="18"/>
                <w:lang w:eastAsia="ja-JP"/>
              </w:rPr>
            </w:pPr>
            <w:r w:rsidRPr="004B5957">
              <w:rPr>
                <w:rFonts w:ascii="Arial" w:eastAsia="宋体" w:hAnsi="Arial" w:cs="Arial"/>
                <w:sz w:val="18"/>
                <w:lang w:eastAsia="zh-CN"/>
              </w:rPr>
              <w:t>2570MHz</w:t>
            </w:r>
          </w:p>
        </w:tc>
        <w:tc>
          <w:tcPr>
            <w:tcW w:w="1231" w:type="dxa"/>
            <w:tcBorders>
              <w:top w:val="single" w:sz="4" w:space="0" w:color="auto"/>
              <w:left w:val="single" w:sz="4" w:space="0" w:color="auto"/>
              <w:bottom w:val="single" w:sz="4" w:space="0" w:color="auto"/>
              <w:right w:val="nil"/>
            </w:tcBorders>
            <w:vAlign w:val="center"/>
          </w:tcPr>
          <w:p w14:paraId="3CF0334F" w14:textId="77777777" w:rsidR="001777E4" w:rsidRPr="004B5957" w:rsidRDefault="001777E4" w:rsidP="002615F9">
            <w:pPr>
              <w:keepNext/>
              <w:keepLines/>
              <w:spacing w:after="0"/>
              <w:jc w:val="center"/>
              <w:rPr>
                <w:rFonts w:ascii="Arial" w:hAnsi="Arial" w:cs="Arial"/>
                <w:sz w:val="18"/>
                <w:lang w:eastAsia="ja-JP"/>
              </w:rPr>
            </w:pPr>
            <w:r w:rsidRPr="004B5957">
              <w:rPr>
                <w:rFonts w:ascii="Arial" w:eastAsia="宋体" w:hAnsi="Arial" w:cs="Arial"/>
                <w:sz w:val="18"/>
                <w:lang w:eastAsia="zh-CN"/>
              </w:rPr>
              <w:t>2620MHz</w:t>
            </w:r>
          </w:p>
        </w:tc>
        <w:tc>
          <w:tcPr>
            <w:tcW w:w="355" w:type="dxa"/>
            <w:tcBorders>
              <w:top w:val="single" w:sz="4" w:space="0" w:color="auto"/>
              <w:left w:val="nil"/>
              <w:bottom w:val="single" w:sz="4" w:space="0" w:color="auto"/>
              <w:right w:val="nil"/>
            </w:tcBorders>
            <w:vAlign w:val="center"/>
            <w:hideMark/>
          </w:tcPr>
          <w:p w14:paraId="65ED2D59" w14:textId="77777777" w:rsidR="001777E4" w:rsidRPr="004B5957" w:rsidRDefault="001777E4" w:rsidP="002615F9">
            <w:pPr>
              <w:keepNext/>
              <w:keepLines/>
              <w:spacing w:after="0"/>
              <w:jc w:val="center"/>
              <w:rPr>
                <w:rFonts w:ascii="Arial" w:hAnsi="Arial" w:cs="Arial"/>
                <w:sz w:val="18"/>
                <w:lang w:eastAsia="ja-JP"/>
              </w:rPr>
            </w:pPr>
            <w:r w:rsidRPr="004B5957">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56F18C64" w14:textId="77777777" w:rsidR="001777E4" w:rsidRPr="004B5957" w:rsidRDefault="001777E4" w:rsidP="002615F9">
            <w:pPr>
              <w:keepNext/>
              <w:keepLines/>
              <w:spacing w:after="0"/>
              <w:jc w:val="center"/>
              <w:rPr>
                <w:rFonts w:ascii="Arial" w:hAnsi="Arial" w:cs="Arial"/>
                <w:sz w:val="18"/>
                <w:lang w:eastAsia="ja-JP"/>
              </w:rPr>
            </w:pPr>
            <w:r w:rsidRPr="004B5957">
              <w:rPr>
                <w:rFonts w:ascii="Arial" w:eastAsia="宋体" w:hAnsi="Arial" w:cs="Arial"/>
                <w:sz w:val="18"/>
                <w:lang w:eastAsia="zh-CN"/>
              </w:rPr>
              <w:t>2690MHz</w:t>
            </w:r>
          </w:p>
        </w:tc>
        <w:tc>
          <w:tcPr>
            <w:tcW w:w="1043" w:type="dxa"/>
            <w:tcBorders>
              <w:top w:val="single" w:sz="4" w:space="0" w:color="auto"/>
              <w:left w:val="single" w:sz="4" w:space="0" w:color="auto"/>
              <w:bottom w:val="single" w:sz="4" w:space="0" w:color="auto"/>
              <w:right w:val="single" w:sz="4" w:space="0" w:color="auto"/>
            </w:tcBorders>
            <w:vAlign w:val="center"/>
          </w:tcPr>
          <w:p w14:paraId="0BA3C919" w14:textId="77777777" w:rsidR="001777E4" w:rsidRPr="004B5957" w:rsidRDefault="001777E4"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FDD</w:t>
            </w:r>
          </w:p>
        </w:tc>
      </w:tr>
      <w:tr w:rsidR="001777E4" w14:paraId="66CE935A" w14:textId="77777777" w:rsidTr="002615F9">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6924C22D" w14:textId="77777777" w:rsidR="001777E4" w:rsidRDefault="001777E4" w:rsidP="002615F9">
            <w:pPr>
              <w:keepNext/>
              <w:keepLines/>
              <w:spacing w:after="0"/>
              <w:jc w:val="center"/>
              <w:rPr>
                <w:rFonts w:ascii="Arial" w:hAnsi="Arial" w:cs="Arial"/>
                <w:sz w:val="18"/>
                <w:lang w:val="en-US" w:eastAsia="zh-CN"/>
              </w:rPr>
            </w:pPr>
            <w:r>
              <w:rPr>
                <w:rFonts w:ascii="Arial" w:eastAsia="宋体" w:hAnsi="Arial" w:cs="Arial"/>
                <w:sz w:val="18"/>
                <w:lang w:val="en-US" w:eastAsia="zh-CN"/>
              </w:rPr>
              <w:t>n38</w:t>
            </w:r>
          </w:p>
        </w:tc>
        <w:tc>
          <w:tcPr>
            <w:tcW w:w="1088" w:type="dxa"/>
            <w:tcBorders>
              <w:top w:val="single" w:sz="4" w:space="0" w:color="auto"/>
              <w:left w:val="single" w:sz="4" w:space="0" w:color="auto"/>
              <w:bottom w:val="single" w:sz="4" w:space="0" w:color="auto"/>
              <w:right w:val="nil"/>
            </w:tcBorders>
            <w:vAlign w:val="center"/>
          </w:tcPr>
          <w:p w14:paraId="423A2C7D" w14:textId="77777777" w:rsidR="001777E4" w:rsidRPr="004B5957" w:rsidRDefault="001777E4"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2570MHz</w:t>
            </w:r>
          </w:p>
        </w:tc>
        <w:tc>
          <w:tcPr>
            <w:tcW w:w="295" w:type="dxa"/>
            <w:tcBorders>
              <w:top w:val="single" w:sz="4" w:space="0" w:color="auto"/>
              <w:left w:val="nil"/>
              <w:bottom w:val="single" w:sz="4" w:space="0" w:color="auto"/>
              <w:right w:val="nil"/>
            </w:tcBorders>
            <w:vAlign w:val="center"/>
            <w:hideMark/>
          </w:tcPr>
          <w:p w14:paraId="4CC97FB7" w14:textId="77777777" w:rsidR="001777E4" w:rsidRPr="004B5957" w:rsidRDefault="001777E4" w:rsidP="002615F9">
            <w:pPr>
              <w:keepNext/>
              <w:keepLines/>
              <w:spacing w:after="0"/>
              <w:jc w:val="center"/>
              <w:rPr>
                <w:rFonts w:ascii="Arial" w:hAnsi="Arial" w:cs="Arial"/>
                <w:sz w:val="18"/>
                <w:lang w:val="en-US" w:eastAsia="zh-CN"/>
              </w:rPr>
            </w:pPr>
            <w:r w:rsidRPr="004B5957">
              <w:rPr>
                <w:rFonts w:ascii="Arial" w:eastAsia="宋体" w:hAnsi="Arial" w:cs="Arial"/>
                <w:sz w:val="18"/>
                <w:lang w:val="en-US" w:eastAsia="zh-CN"/>
              </w:rPr>
              <w:t xml:space="preserve"> </w:t>
            </w:r>
            <w:r w:rsidRPr="004B5957">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6935742F" w14:textId="77777777" w:rsidR="001777E4" w:rsidRPr="004B5957" w:rsidRDefault="001777E4" w:rsidP="002615F9">
            <w:pPr>
              <w:keepNext/>
              <w:keepLines/>
              <w:spacing w:after="0"/>
              <w:jc w:val="center"/>
              <w:rPr>
                <w:rFonts w:ascii="Arial" w:hAnsi="Arial" w:cs="Arial"/>
                <w:sz w:val="18"/>
                <w:lang w:eastAsia="ja-JP"/>
              </w:rPr>
            </w:pPr>
            <w:r w:rsidRPr="004B5957">
              <w:rPr>
                <w:rFonts w:ascii="Arial" w:eastAsia="宋体" w:hAnsi="Arial" w:cs="Arial"/>
                <w:sz w:val="18"/>
                <w:lang w:eastAsia="zh-CN"/>
              </w:rPr>
              <w:t>2620MHz</w:t>
            </w:r>
          </w:p>
        </w:tc>
        <w:tc>
          <w:tcPr>
            <w:tcW w:w="1231" w:type="dxa"/>
            <w:tcBorders>
              <w:top w:val="single" w:sz="4" w:space="0" w:color="auto"/>
              <w:left w:val="single" w:sz="4" w:space="0" w:color="auto"/>
              <w:bottom w:val="single" w:sz="4" w:space="0" w:color="auto"/>
              <w:right w:val="nil"/>
            </w:tcBorders>
            <w:vAlign w:val="center"/>
          </w:tcPr>
          <w:p w14:paraId="42B70DB5" w14:textId="77777777" w:rsidR="001777E4" w:rsidRPr="004B5957" w:rsidRDefault="001777E4"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2570MHz</w:t>
            </w:r>
          </w:p>
        </w:tc>
        <w:tc>
          <w:tcPr>
            <w:tcW w:w="355" w:type="dxa"/>
            <w:tcBorders>
              <w:top w:val="single" w:sz="4" w:space="0" w:color="auto"/>
              <w:left w:val="nil"/>
              <w:bottom w:val="single" w:sz="4" w:space="0" w:color="auto"/>
              <w:right w:val="nil"/>
            </w:tcBorders>
            <w:vAlign w:val="center"/>
            <w:hideMark/>
          </w:tcPr>
          <w:p w14:paraId="0395C268" w14:textId="77777777" w:rsidR="001777E4" w:rsidRPr="004B5957" w:rsidRDefault="001777E4" w:rsidP="002615F9">
            <w:pPr>
              <w:keepNext/>
              <w:keepLines/>
              <w:spacing w:after="0"/>
              <w:jc w:val="center"/>
              <w:rPr>
                <w:rFonts w:ascii="Arial" w:hAnsi="Arial" w:cs="Arial"/>
                <w:sz w:val="18"/>
                <w:lang w:val="en-US" w:eastAsia="zh-CN"/>
              </w:rPr>
            </w:pPr>
            <w:r w:rsidRPr="004B5957">
              <w:rPr>
                <w:rFonts w:ascii="Arial" w:eastAsia="宋体" w:hAnsi="Arial" w:cs="Arial"/>
                <w:sz w:val="18"/>
                <w:lang w:val="en-US" w:eastAsia="zh-CN"/>
              </w:rPr>
              <w:t xml:space="preserve"> </w:t>
            </w:r>
            <w:r w:rsidRPr="004B5957">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234FC79B" w14:textId="77777777" w:rsidR="001777E4" w:rsidRPr="004B5957" w:rsidRDefault="001777E4" w:rsidP="002615F9">
            <w:pPr>
              <w:keepNext/>
              <w:keepLines/>
              <w:spacing w:after="0"/>
              <w:jc w:val="center"/>
              <w:rPr>
                <w:rFonts w:ascii="Arial" w:hAnsi="Arial" w:cs="Arial"/>
                <w:sz w:val="18"/>
                <w:lang w:eastAsia="ja-JP"/>
              </w:rPr>
            </w:pPr>
            <w:r w:rsidRPr="004B5957">
              <w:rPr>
                <w:rFonts w:ascii="Arial" w:eastAsia="宋体" w:hAnsi="Arial" w:cs="Arial"/>
                <w:sz w:val="18"/>
                <w:lang w:eastAsia="zh-CN"/>
              </w:rPr>
              <w:t>2620MHz</w:t>
            </w:r>
          </w:p>
        </w:tc>
        <w:tc>
          <w:tcPr>
            <w:tcW w:w="1043" w:type="dxa"/>
            <w:tcBorders>
              <w:top w:val="single" w:sz="4" w:space="0" w:color="auto"/>
              <w:left w:val="single" w:sz="4" w:space="0" w:color="auto"/>
              <w:bottom w:val="single" w:sz="4" w:space="0" w:color="auto"/>
              <w:right w:val="single" w:sz="4" w:space="0" w:color="auto"/>
            </w:tcBorders>
            <w:vAlign w:val="center"/>
          </w:tcPr>
          <w:p w14:paraId="46A94526" w14:textId="77777777" w:rsidR="001777E4" w:rsidRPr="004B5957" w:rsidRDefault="001777E4"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TDD</w:t>
            </w:r>
          </w:p>
        </w:tc>
      </w:tr>
    </w:tbl>
    <w:p w14:paraId="1DF7C7A7" w14:textId="77777777" w:rsidR="001777E4" w:rsidRPr="00A21B52" w:rsidRDefault="001777E4" w:rsidP="001777E4">
      <w:pPr>
        <w:rPr>
          <w:rFonts w:eastAsia="宋体"/>
          <w:lang w:eastAsia="zh-CN"/>
        </w:rPr>
      </w:pPr>
    </w:p>
    <w:p w14:paraId="45B310FB" w14:textId="65387A1B" w:rsidR="001777E4" w:rsidRPr="001777E4" w:rsidRDefault="001777E4" w:rsidP="001777E4">
      <w:pPr>
        <w:pStyle w:val="41"/>
      </w:pPr>
      <w:bookmarkStart w:id="227" w:name="_Toc136288222"/>
      <w:r>
        <w:t>5.16.1.2</w:t>
      </w:r>
      <w:r>
        <w:tab/>
      </w:r>
      <w:r w:rsidRPr="001777E4">
        <w:t>Channel bandwidths per operating band for CA</w:t>
      </w:r>
      <w:bookmarkEnd w:id="227"/>
    </w:p>
    <w:p w14:paraId="594042A6" w14:textId="61685BB3" w:rsidR="001777E4" w:rsidRDefault="001777E4" w:rsidP="001777E4">
      <w:pPr>
        <w:rPr>
          <w:rFonts w:eastAsia="宋体"/>
          <w:lang w:val="en-US" w:eastAsia="zh-CN"/>
        </w:rPr>
      </w:pPr>
      <w:r>
        <w:rPr>
          <w:rFonts w:eastAsia="宋体" w:hint="eastAsia"/>
          <w:lang w:val="en-US" w:eastAsia="zh-CN"/>
        </w:rPr>
        <w:t>T</w:t>
      </w:r>
      <w:r>
        <w:rPr>
          <w:rFonts w:eastAsia="宋体"/>
          <w:lang w:val="en-US" w:eastAsia="zh-CN"/>
        </w:rPr>
        <w:t xml:space="preserve">he following sentence can be introduced into TS 38.101-1 in general clause </w:t>
      </w:r>
      <w:r w:rsidRPr="00211797">
        <w:rPr>
          <w:rFonts w:eastAsia="宋体"/>
          <w:lang w:val="en-US" w:eastAsia="zh-CN"/>
        </w:rPr>
        <w:t>5.5A.0</w:t>
      </w:r>
      <w:r>
        <w:rPr>
          <w:rFonts w:eastAsia="宋体"/>
          <w:lang w:val="en-US" w:eastAsia="zh-CN"/>
        </w:rPr>
        <w:t xml:space="preserve"> to avoid lots of similar Notes.</w:t>
      </w:r>
    </w:p>
    <w:p w14:paraId="1149BD5D" w14:textId="77777777" w:rsidR="001777E4" w:rsidRPr="00CD54C5" w:rsidRDefault="001777E4" w:rsidP="001777E4">
      <w:pPr>
        <w:rPr>
          <w:rFonts w:eastAsia="宋体"/>
          <w:i/>
          <w:lang w:val="en-US" w:eastAsia="zh-CN"/>
        </w:rPr>
      </w:pPr>
      <w:r w:rsidRPr="00211797">
        <w:rPr>
          <w:rFonts w:eastAsia="宋体"/>
          <w:i/>
          <w:lang w:val="en-US" w:eastAsia="zh-CN"/>
        </w:rPr>
        <w:lastRenderedPageBreak/>
        <w:t>For a band combination which include band n7 and n38 simultaneously, carriers in band n7 and n38 can only be configured as downlink carriers. Power imbalance between downlink carriers on Band n7 and Band n38 is assumed to be within 6dB.</w:t>
      </w:r>
    </w:p>
    <w:p w14:paraId="54F25CAB" w14:textId="38D74112" w:rsidR="001777E4" w:rsidRDefault="001777E4" w:rsidP="001777E4">
      <w:pPr>
        <w:pStyle w:val="TH"/>
        <w:rPr>
          <w:rFonts w:cs="Arial"/>
          <w:lang w:val="en-US" w:eastAsia="zh-CN"/>
        </w:rPr>
      </w:pPr>
      <w:r>
        <w:rPr>
          <w:rFonts w:cs="Arial"/>
        </w:rPr>
        <w:t xml:space="preserve">Table </w:t>
      </w:r>
      <w:r>
        <w:rPr>
          <w:rFonts w:cs="Arial"/>
          <w:lang w:val="en-US" w:eastAsia="zh-CN"/>
        </w:rPr>
        <w:t>5.16.1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 xml:space="preserve">band </w:t>
      </w:r>
      <w:r w:rsidRPr="00A21B52">
        <w:rPr>
          <w:rFonts w:cs="Arial"/>
          <w:lang w:val="en-US" w:eastAsia="zh-CN"/>
        </w:rPr>
        <w:t>CA_n</w:t>
      </w:r>
      <w:r>
        <w:rPr>
          <w:rFonts w:cs="Arial"/>
          <w:lang w:val="en-US" w:eastAsia="zh-CN"/>
        </w:rPr>
        <w:t>3</w:t>
      </w:r>
      <w:r w:rsidRPr="00A21B52">
        <w:rPr>
          <w:rFonts w:cs="Arial"/>
          <w:lang w:val="en-US" w:eastAsia="zh-CN"/>
        </w:rPr>
        <w:t>-n</w:t>
      </w:r>
      <w:r>
        <w:rPr>
          <w:rFonts w:cs="Arial"/>
          <w:lang w:val="en-US" w:eastAsia="zh-CN"/>
        </w:rPr>
        <w:t>7</w:t>
      </w:r>
      <w:r w:rsidRPr="00A21B52">
        <w:rPr>
          <w:rFonts w:cs="Arial"/>
          <w:lang w:val="en-US" w:eastAsia="zh-CN"/>
        </w:rPr>
        <w:t>-n38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1777E4" w14:paraId="1148B682" w14:textId="77777777" w:rsidTr="002615F9">
        <w:trPr>
          <w:trHeight w:val="187"/>
        </w:trPr>
        <w:tc>
          <w:tcPr>
            <w:tcW w:w="1983" w:type="dxa"/>
            <w:tcBorders>
              <w:top w:val="single" w:sz="4" w:space="0" w:color="auto"/>
              <w:left w:val="single" w:sz="4" w:space="0" w:color="auto"/>
              <w:bottom w:val="single" w:sz="4" w:space="0" w:color="auto"/>
              <w:right w:val="single" w:sz="4" w:space="0" w:color="auto"/>
            </w:tcBorders>
            <w:vAlign w:val="center"/>
            <w:hideMark/>
          </w:tcPr>
          <w:p w14:paraId="70D9FBB0" w14:textId="77777777" w:rsidR="001777E4" w:rsidRDefault="001777E4" w:rsidP="002615F9">
            <w:pPr>
              <w:pStyle w:val="TAH"/>
              <w:rPr>
                <w:szCs w:val="18"/>
                <w:lang w:eastAsia="zh-CN"/>
              </w:rPr>
            </w:pPr>
            <w:r>
              <w:t>NR CA configuration</w:t>
            </w:r>
          </w:p>
        </w:tc>
        <w:tc>
          <w:tcPr>
            <w:tcW w:w="1690" w:type="dxa"/>
            <w:tcBorders>
              <w:top w:val="single" w:sz="4" w:space="0" w:color="auto"/>
              <w:left w:val="single" w:sz="4" w:space="0" w:color="auto"/>
              <w:bottom w:val="single" w:sz="4" w:space="0" w:color="auto"/>
              <w:right w:val="single" w:sz="4" w:space="0" w:color="auto"/>
            </w:tcBorders>
            <w:vAlign w:val="center"/>
            <w:hideMark/>
          </w:tcPr>
          <w:p w14:paraId="75997A88" w14:textId="77777777" w:rsidR="001777E4" w:rsidRDefault="001777E4" w:rsidP="002615F9">
            <w:pPr>
              <w:pStyle w:val="TAH"/>
              <w:rPr>
                <w:szCs w:val="18"/>
                <w:lang w:eastAsia="zh-CN"/>
              </w:rPr>
            </w:pPr>
            <w:r>
              <w:t>Uplink CA configuration</w:t>
            </w:r>
            <w:r>
              <w:rPr>
                <w:lang w:eastAsia="zh-CN"/>
              </w:rPr>
              <w:t xml:space="preserve"> </w:t>
            </w:r>
            <w:r>
              <w:t>or single uplink carrier</w:t>
            </w:r>
          </w:p>
        </w:tc>
        <w:tc>
          <w:tcPr>
            <w:tcW w:w="730" w:type="dxa"/>
            <w:tcBorders>
              <w:top w:val="single" w:sz="4" w:space="0" w:color="auto"/>
              <w:left w:val="single" w:sz="4" w:space="0" w:color="auto"/>
              <w:bottom w:val="single" w:sz="4" w:space="0" w:color="auto"/>
              <w:right w:val="single" w:sz="4" w:space="0" w:color="auto"/>
            </w:tcBorders>
            <w:vAlign w:val="center"/>
            <w:hideMark/>
          </w:tcPr>
          <w:p w14:paraId="1BFEAD51" w14:textId="77777777" w:rsidR="001777E4" w:rsidRDefault="001777E4" w:rsidP="002615F9">
            <w:pPr>
              <w:pStyle w:val="TAH"/>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44BC449" w14:textId="77777777" w:rsidR="001777E4" w:rsidRDefault="001777E4" w:rsidP="002615F9">
            <w:pPr>
              <w:pStyle w:val="TAH"/>
              <w:rPr>
                <w:rFonts w:cs="Arial"/>
                <w:szCs w:val="18"/>
                <w:lang w:val="en-US" w:eastAsia="zh-CN" w:bidi="ar"/>
              </w:rPr>
            </w:pPr>
            <w:r>
              <w:rPr>
                <w:lang w:eastAsia="zh-CN"/>
              </w:rPr>
              <w:t>Channel bandwidth (MHz)</w:t>
            </w:r>
          </w:p>
        </w:tc>
        <w:tc>
          <w:tcPr>
            <w:tcW w:w="1360" w:type="dxa"/>
            <w:tcBorders>
              <w:top w:val="single" w:sz="4" w:space="0" w:color="auto"/>
              <w:left w:val="single" w:sz="4" w:space="0" w:color="auto"/>
              <w:bottom w:val="nil"/>
              <w:right w:val="single" w:sz="4" w:space="0" w:color="auto"/>
            </w:tcBorders>
            <w:vAlign w:val="center"/>
            <w:hideMark/>
          </w:tcPr>
          <w:p w14:paraId="39B5DF6A" w14:textId="77777777" w:rsidR="001777E4" w:rsidRDefault="001777E4" w:rsidP="002615F9">
            <w:pPr>
              <w:pStyle w:val="TAH"/>
              <w:rPr>
                <w:szCs w:val="18"/>
                <w:lang w:val="en-US" w:eastAsia="zh-CN"/>
              </w:rPr>
            </w:pPr>
            <w:r>
              <w:t>Bandwidth combination set</w:t>
            </w:r>
          </w:p>
        </w:tc>
      </w:tr>
      <w:tr w:rsidR="001777E4" w14:paraId="0C3AA1C9" w14:textId="77777777" w:rsidTr="002615F9">
        <w:trPr>
          <w:trHeight w:val="187"/>
        </w:trPr>
        <w:tc>
          <w:tcPr>
            <w:tcW w:w="1983" w:type="dxa"/>
            <w:tcBorders>
              <w:top w:val="single" w:sz="4" w:space="0" w:color="auto"/>
              <w:left w:val="single" w:sz="4" w:space="0" w:color="auto"/>
              <w:bottom w:val="nil"/>
              <w:right w:val="single" w:sz="4" w:space="0" w:color="auto"/>
            </w:tcBorders>
            <w:vAlign w:val="center"/>
            <w:hideMark/>
          </w:tcPr>
          <w:p w14:paraId="2D8E5A44" w14:textId="77777777" w:rsidR="001777E4" w:rsidRDefault="001777E4" w:rsidP="002615F9">
            <w:pPr>
              <w:pStyle w:val="TAC"/>
              <w:rPr>
                <w:rFonts w:eastAsia="宋体"/>
                <w:szCs w:val="18"/>
                <w:lang w:val="en-US" w:eastAsia="zh-CN"/>
              </w:rPr>
            </w:pPr>
            <w:r w:rsidRPr="00C75584">
              <w:rPr>
                <w:szCs w:val="18"/>
                <w:lang w:eastAsia="zh-CN"/>
              </w:rPr>
              <w:t>CA_n3A-n7A-n38A</w:t>
            </w:r>
            <w:r>
              <w:rPr>
                <w:szCs w:val="18"/>
                <w:vertAlign w:val="superscript"/>
                <w:lang w:eastAsia="zh-CN"/>
              </w:rPr>
              <w:t>X</w:t>
            </w:r>
          </w:p>
        </w:tc>
        <w:tc>
          <w:tcPr>
            <w:tcW w:w="1690" w:type="dxa"/>
            <w:tcBorders>
              <w:top w:val="single" w:sz="4" w:space="0" w:color="auto"/>
              <w:left w:val="single" w:sz="4" w:space="0" w:color="auto"/>
              <w:bottom w:val="nil"/>
              <w:right w:val="single" w:sz="4" w:space="0" w:color="auto"/>
            </w:tcBorders>
            <w:vAlign w:val="center"/>
            <w:hideMark/>
          </w:tcPr>
          <w:p w14:paraId="4929AFA7" w14:textId="77777777" w:rsidR="001777E4" w:rsidRPr="00A21B52" w:rsidRDefault="001777E4" w:rsidP="002615F9">
            <w:pPr>
              <w:pStyle w:val="TAC"/>
              <w:rPr>
                <w:rFonts w:eastAsia="宋体"/>
                <w:szCs w:val="18"/>
                <w:lang w:val="en-US" w:eastAsia="zh-CN"/>
              </w:rPr>
            </w:pPr>
            <w:r>
              <w:rPr>
                <w:rFonts w:eastAsia="宋体"/>
                <w:szCs w:val="18"/>
                <w:lang w:val="en-US" w:eastAsia="zh-CN"/>
              </w:rPr>
              <w:t>n3A</w:t>
            </w:r>
          </w:p>
          <w:p w14:paraId="5F448869" w14:textId="77777777" w:rsidR="001777E4" w:rsidRDefault="001777E4" w:rsidP="002615F9">
            <w:pPr>
              <w:pStyle w:val="TAC"/>
              <w:rPr>
                <w:rFonts w:eastAsia="宋体"/>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3320FD1" w14:textId="77777777" w:rsidR="001777E4" w:rsidRPr="00A21B52" w:rsidRDefault="001777E4" w:rsidP="002615F9">
            <w:pPr>
              <w:pStyle w:val="TAC"/>
              <w:rPr>
                <w:rFonts w:eastAsia="宋体"/>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2959F71" w14:textId="77777777" w:rsidR="001777E4" w:rsidRDefault="001777E4" w:rsidP="002615F9">
            <w:pPr>
              <w:keepNext/>
              <w:keepLines/>
              <w:spacing w:after="0"/>
              <w:jc w:val="center"/>
              <w:textAlignment w:val="bottom"/>
              <w:rPr>
                <w:szCs w:val="18"/>
                <w:lang w:val="en-US" w:eastAsia="zh-CN"/>
              </w:rPr>
            </w:pPr>
            <w:r>
              <w:rPr>
                <w:rFonts w:ascii="Arial" w:eastAsia="宋体"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hideMark/>
          </w:tcPr>
          <w:p w14:paraId="111275B7" w14:textId="77777777" w:rsidR="001777E4" w:rsidRDefault="001777E4" w:rsidP="002615F9">
            <w:pPr>
              <w:pStyle w:val="TAC"/>
              <w:rPr>
                <w:szCs w:val="18"/>
                <w:lang w:val="en-US" w:eastAsia="zh-CN"/>
              </w:rPr>
            </w:pPr>
            <w:r>
              <w:rPr>
                <w:szCs w:val="18"/>
                <w:lang w:val="en-US" w:eastAsia="zh-CN"/>
              </w:rPr>
              <w:t>0</w:t>
            </w:r>
          </w:p>
        </w:tc>
      </w:tr>
      <w:tr w:rsidR="001777E4" w14:paraId="258111DF" w14:textId="77777777" w:rsidTr="002615F9">
        <w:trPr>
          <w:trHeight w:val="187"/>
        </w:trPr>
        <w:tc>
          <w:tcPr>
            <w:tcW w:w="1983" w:type="dxa"/>
            <w:tcBorders>
              <w:top w:val="nil"/>
              <w:left w:val="single" w:sz="4" w:space="0" w:color="auto"/>
              <w:bottom w:val="nil"/>
              <w:right w:val="single" w:sz="4" w:space="0" w:color="auto"/>
            </w:tcBorders>
            <w:vAlign w:val="center"/>
          </w:tcPr>
          <w:p w14:paraId="405D4741" w14:textId="77777777" w:rsidR="001777E4" w:rsidRDefault="001777E4"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55835B09" w14:textId="77777777" w:rsidR="001777E4" w:rsidRDefault="001777E4"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B483A9E" w14:textId="77777777" w:rsidR="001777E4" w:rsidRDefault="001777E4" w:rsidP="002615F9">
            <w:pPr>
              <w:pStyle w:val="TAC"/>
              <w:rPr>
                <w:szCs w:val="18"/>
                <w:lang w:val="en-US" w:eastAsia="zh-CN"/>
              </w:rPr>
            </w:pPr>
            <w:r>
              <w:rPr>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CFD8AC8" w14:textId="77777777" w:rsidR="001777E4" w:rsidRDefault="001777E4" w:rsidP="002615F9">
            <w:pPr>
              <w:keepNext/>
              <w:keepLines/>
              <w:spacing w:after="0"/>
              <w:jc w:val="center"/>
              <w:textAlignment w:val="bottom"/>
              <w:rPr>
                <w:szCs w:val="18"/>
                <w:lang w:val="en-US" w:eastAsia="zh-CN"/>
              </w:rPr>
            </w:pPr>
            <w:r>
              <w:rPr>
                <w:rFonts w:ascii="Arial" w:eastAsia="宋体" w:hAnsi="Arial" w:cs="Arial"/>
                <w:sz w:val="18"/>
                <w:szCs w:val="18"/>
                <w:lang w:val="en-US" w:eastAsia="zh-CN" w:bidi="ar"/>
              </w:rPr>
              <w:t>5, 10, 15, 20, 25, 30, 40, 50</w:t>
            </w:r>
          </w:p>
        </w:tc>
        <w:tc>
          <w:tcPr>
            <w:tcW w:w="1360" w:type="dxa"/>
            <w:tcBorders>
              <w:top w:val="nil"/>
              <w:left w:val="single" w:sz="4" w:space="0" w:color="auto"/>
              <w:bottom w:val="nil"/>
              <w:right w:val="single" w:sz="4" w:space="0" w:color="auto"/>
            </w:tcBorders>
            <w:vAlign w:val="center"/>
          </w:tcPr>
          <w:p w14:paraId="75C1C3CA" w14:textId="77777777" w:rsidR="001777E4" w:rsidRDefault="001777E4" w:rsidP="002615F9">
            <w:pPr>
              <w:pStyle w:val="TAC"/>
              <w:rPr>
                <w:szCs w:val="18"/>
                <w:lang w:val="en-US" w:eastAsia="zh-CN"/>
              </w:rPr>
            </w:pPr>
          </w:p>
        </w:tc>
      </w:tr>
      <w:tr w:rsidR="001777E4" w14:paraId="5DFF5CE1"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63976AA8" w14:textId="77777777" w:rsidR="001777E4" w:rsidRDefault="001777E4"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42E39648" w14:textId="77777777" w:rsidR="001777E4" w:rsidRDefault="001777E4"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0092D89" w14:textId="77777777" w:rsidR="001777E4" w:rsidRDefault="001777E4" w:rsidP="002615F9">
            <w:pPr>
              <w:pStyle w:val="TAC"/>
              <w:rPr>
                <w:szCs w:val="18"/>
                <w:lang w:val="en-US" w:eastAsia="zh-CN"/>
              </w:rPr>
            </w:pPr>
            <w:r>
              <w:rPr>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B24B164" w14:textId="77777777" w:rsidR="001777E4" w:rsidRDefault="001777E4" w:rsidP="002615F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79B6343F" w14:textId="77777777" w:rsidR="001777E4" w:rsidRPr="00A21B52" w:rsidRDefault="001777E4" w:rsidP="002615F9">
            <w:pPr>
              <w:pStyle w:val="TAC"/>
              <w:rPr>
                <w:rFonts w:eastAsia="宋体"/>
                <w:szCs w:val="18"/>
                <w:lang w:val="en-US" w:eastAsia="zh-CN"/>
              </w:rPr>
            </w:pPr>
          </w:p>
        </w:tc>
      </w:tr>
      <w:tr w:rsidR="001777E4" w14:paraId="20AC5A77" w14:textId="77777777" w:rsidTr="002615F9">
        <w:trPr>
          <w:trHeight w:val="187"/>
        </w:trPr>
        <w:tc>
          <w:tcPr>
            <w:tcW w:w="1983" w:type="dxa"/>
            <w:tcBorders>
              <w:top w:val="single" w:sz="4" w:space="0" w:color="auto"/>
              <w:left w:val="single" w:sz="4" w:space="0" w:color="auto"/>
              <w:bottom w:val="nil"/>
              <w:right w:val="single" w:sz="4" w:space="0" w:color="auto"/>
            </w:tcBorders>
            <w:vAlign w:val="center"/>
          </w:tcPr>
          <w:p w14:paraId="289B17A7" w14:textId="77777777" w:rsidR="001777E4" w:rsidRDefault="001777E4" w:rsidP="002615F9">
            <w:pPr>
              <w:pStyle w:val="TAC"/>
              <w:rPr>
                <w:szCs w:val="18"/>
                <w:lang w:val="en-US" w:eastAsia="zh-CN"/>
              </w:rPr>
            </w:pPr>
            <w:r w:rsidRPr="00C75584">
              <w:rPr>
                <w:szCs w:val="18"/>
                <w:lang w:val="en-US" w:eastAsia="zh-CN"/>
              </w:rPr>
              <w:t>CA_n3B-n7A-n38A</w:t>
            </w:r>
            <w:r>
              <w:rPr>
                <w:szCs w:val="18"/>
                <w:vertAlign w:val="superscript"/>
                <w:lang w:eastAsia="zh-CN"/>
              </w:rPr>
              <w:t>X</w:t>
            </w:r>
          </w:p>
        </w:tc>
        <w:tc>
          <w:tcPr>
            <w:tcW w:w="1690" w:type="dxa"/>
            <w:tcBorders>
              <w:top w:val="single" w:sz="4" w:space="0" w:color="auto"/>
              <w:left w:val="single" w:sz="4" w:space="0" w:color="auto"/>
              <w:bottom w:val="nil"/>
              <w:right w:val="single" w:sz="4" w:space="0" w:color="auto"/>
            </w:tcBorders>
            <w:vAlign w:val="center"/>
          </w:tcPr>
          <w:p w14:paraId="60E73B6E" w14:textId="77777777" w:rsidR="001777E4" w:rsidRPr="00D74CCA" w:rsidRDefault="001777E4" w:rsidP="002615F9">
            <w:pPr>
              <w:pStyle w:val="TAC"/>
              <w:rPr>
                <w:rFonts w:eastAsia="宋体"/>
                <w:szCs w:val="18"/>
                <w:lang w:val="en-US" w:eastAsia="zh-CN"/>
              </w:rPr>
            </w:pPr>
            <w:r>
              <w:rPr>
                <w:rFonts w:eastAsia="宋体"/>
                <w:szCs w:val="18"/>
                <w:lang w:val="en-US" w:eastAsia="zh-CN"/>
              </w:rPr>
              <w:t>n3A</w:t>
            </w:r>
          </w:p>
        </w:tc>
        <w:tc>
          <w:tcPr>
            <w:tcW w:w="730" w:type="dxa"/>
            <w:tcBorders>
              <w:top w:val="single" w:sz="4" w:space="0" w:color="auto"/>
              <w:left w:val="single" w:sz="4" w:space="0" w:color="auto"/>
              <w:bottom w:val="single" w:sz="4" w:space="0" w:color="auto"/>
              <w:right w:val="single" w:sz="4" w:space="0" w:color="auto"/>
            </w:tcBorders>
            <w:vAlign w:val="center"/>
          </w:tcPr>
          <w:p w14:paraId="21DFDC08" w14:textId="77777777" w:rsidR="001777E4" w:rsidRPr="00A21B52" w:rsidRDefault="001777E4" w:rsidP="002615F9">
            <w:pPr>
              <w:pStyle w:val="TAC"/>
              <w:rPr>
                <w:rFonts w:eastAsia="宋体"/>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408D60E" w14:textId="77777777" w:rsidR="001777E4" w:rsidRDefault="001777E4" w:rsidP="002615F9">
            <w:pPr>
              <w:keepNext/>
              <w:keepLines/>
              <w:spacing w:after="0"/>
              <w:jc w:val="center"/>
              <w:textAlignment w:val="bottom"/>
              <w:rPr>
                <w:rFonts w:ascii="Arial" w:eastAsia="宋体" w:hAnsi="Arial" w:cs="Arial"/>
                <w:sz w:val="18"/>
                <w:szCs w:val="18"/>
                <w:lang w:val="en-US" w:eastAsia="zh-CN" w:bidi="ar"/>
              </w:rPr>
            </w:pPr>
            <w:r w:rsidRPr="00C75584">
              <w:rPr>
                <w:rFonts w:ascii="Arial" w:eastAsia="宋体" w:hAnsi="Arial" w:cs="Arial"/>
                <w:sz w:val="18"/>
                <w:szCs w:val="18"/>
                <w:lang w:val="en-US" w:eastAsia="zh-CN" w:bidi="ar"/>
              </w:rPr>
              <w:t>CA_n3B</w:t>
            </w:r>
            <w:r>
              <w:rPr>
                <w:rFonts w:ascii="Arial" w:eastAsia="宋体" w:hAnsi="Arial" w:cs="Arial"/>
                <w:sz w:val="18"/>
                <w:szCs w:val="18"/>
                <w:lang w:val="en-US" w:eastAsia="zh-CN" w:bidi="ar"/>
              </w:rPr>
              <w:t>_BCS0</w:t>
            </w:r>
          </w:p>
        </w:tc>
        <w:tc>
          <w:tcPr>
            <w:tcW w:w="1360" w:type="dxa"/>
            <w:tcBorders>
              <w:top w:val="single" w:sz="4" w:space="0" w:color="auto"/>
              <w:left w:val="single" w:sz="4" w:space="0" w:color="auto"/>
              <w:bottom w:val="nil"/>
              <w:right w:val="single" w:sz="4" w:space="0" w:color="auto"/>
            </w:tcBorders>
            <w:vAlign w:val="center"/>
          </w:tcPr>
          <w:p w14:paraId="0208A4F1" w14:textId="77777777" w:rsidR="001777E4" w:rsidRPr="00A21B52" w:rsidRDefault="001777E4" w:rsidP="002615F9">
            <w:pPr>
              <w:pStyle w:val="TAC"/>
              <w:rPr>
                <w:rFonts w:eastAsia="宋体"/>
                <w:szCs w:val="18"/>
                <w:lang w:val="en-US" w:eastAsia="zh-CN"/>
              </w:rPr>
            </w:pPr>
            <w:r>
              <w:rPr>
                <w:rFonts w:eastAsia="宋体" w:hint="eastAsia"/>
                <w:szCs w:val="18"/>
                <w:lang w:val="en-US" w:eastAsia="zh-CN"/>
              </w:rPr>
              <w:t>0</w:t>
            </w:r>
          </w:p>
        </w:tc>
      </w:tr>
      <w:tr w:rsidR="001777E4" w14:paraId="27D8E64E" w14:textId="77777777" w:rsidTr="002615F9">
        <w:trPr>
          <w:trHeight w:val="187"/>
        </w:trPr>
        <w:tc>
          <w:tcPr>
            <w:tcW w:w="1983" w:type="dxa"/>
            <w:tcBorders>
              <w:top w:val="nil"/>
              <w:left w:val="single" w:sz="4" w:space="0" w:color="auto"/>
              <w:bottom w:val="nil"/>
              <w:right w:val="single" w:sz="4" w:space="0" w:color="auto"/>
            </w:tcBorders>
            <w:vAlign w:val="center"/>
          </w:tcPr>
          <w:p w14:paraId="0F174175" w14:textId="77777777" w:rsidR="001777E4" w:rsidRDefault="001777E4"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0A36CECB" w14:textId="77777777" w:rsidR="001777E4" w:rsidRDefault="001777E4"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A7F871" w14:textId="77777777" w:rsidR="001777E4" w:rsidRDefault="001777E4" w:rsidP="002615F9">
            <w:pPr>
              <w:pStyle w:val="TAC"/>
              <w:rPr>
                <w:szCs w:val="18"/>
                <w:lang w:val="en-US" w:eastAsia="zh-CN"/>
              </w:rPr>
            </w:pPr>
            <w:r>
              <w:rPr>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DF2F7D2" w14:textId="77777777" w:rsidR="001777E4" w:rsidRDefault="001777E4" w:rsidP="002615F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5, 10, 15, 20, 25, 30, 40, 50</w:t>
            </w:r>
          </w:p>
        </w:tc>
        <w:tc>
          <w:tcPr>
            <w:tcW w:w="1360" w:type="dxa"/>
            <w:tcBorders>
              <w:top w:val="nil"/>
              <w:left w:val="single" w:sz="4" w:space="0" w:color="auto"/>
              <w:bottom w:val="nil"/>
              <w:right w:val="single" w:sz="4" w:space="0" w:color="auto"/>
            </w:tcBorders>
            <w:vAlign w:val="center"/>
          </w:tcPr>
          <w:p w14:paraId="3D19F500" w14:textId="77777777" w:rsidR="001777E4" w:rsidRPr="00A21B52" w:rsidRDefault="001777E4" w:rsidP="002615F9">
            <w:pPr>
              <w:pStyle w:val="TAC"/>
              <w:rPr>
                <w:rFonts w:eastAsia="宋体"/>
                <w:szCs w:val="18"/>
                <w:lang w:val="en-US" w:eastAsia="zh-CN"/>
              </w:rPr>
            </w:pPr>
          </w:p>
        </w:tc>
      </w:tr>
      <w:tr w:rsidR="001777E4" w14:paraId="56E8EEDF"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470807FE" w14:textId="77777777" w:rsidR="001777E4" w:rsidRDefault="001777E4"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1A2763F5" w14:textId="77777777" w:rsidR="001777E4" w:rsidRDefault="001777E4"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3268D2" w14:textId="77777777" w:rsidR="001777E4" w:rsidRDefault="001777E4" w:rsidP="002615F9">
            <w:pPr>
              <w:pStyle w:val="TAC"/>
              <w:rPr>
                <w:szCs w:val="18"/>
                <w:lang w:val="en-US" w:eastAsia="zh-CN"/>
              </w:rPr>
            </w:pPr>
            <w:r>
              <w:rPr>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CEC30AE" w14:textId="77777777" w:rsidR="001777E4" w:rsidRDefault="001777E4" w:rsidP="002615F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1C146EBC" w14:textId="77777777" w:rsidR="001777E4" w:rsidRPr="00A21B52" w:rsidRDefault="001777E4" w:rsidP="002615F9">
            <w:pPr>
              <w:pStyle w:val="TAC"/>
              <w:rPr>
                <w:rFonts w:eastAsia="宋体"/>
                <w:szCs w:val="18"/>
                <w:lang w:val="en-US" w:eastAsia="zh-CN"/>
              </w:rPr>
            </w:pPr>
          </w:p>
        </w:tc>
      </w:tr>
      <w:tr w:rsidR="001777E4" w14:paraId="3E463C53" w14:textId="77777777" w:rsidTr="002615F9">
        <w:trPr>
          <w:trHeight w:val="187"/>
        </w:trPr>
        <w:tc>
          <w:tcPr>
            <w:tcW w:w="1983" w:type="dxa"/>
            <w:tcBorders>
              <w:top w:val="nil"/>
              <w:left w:val="single" w:sz="4" w:space="0" w:color="auto"/>
              <w:bottom w:val="nil"/>
              <w:right w:val="single" w:sz="4" w:space="0" w:color="auto"/>
            </w:tcBorders>
            <w:vAlign w:val="center"/>
          </w:tcPr>
          <w:p w14:paraId="4120D347" w14:textId="77777777" w:rsidR="001777E4" w:rsidRDefault="001777E4" w:rsidP="002615F9">
            <w:pPr>
              <w:pStyle w:val="TAC"/>
              <w:rPr>
                <w:szCs w:val="18"/>
                <w:lang w:val="en-US" w:eastAsia="zh-CN"/>
              </w:rPr>
            </w:pPr>
            <w:r w:rsidRPr="00C75584">
              <w:rPr>
                <w:szCs w:val="18"/>
                <w:lang w:val="en-US" w:eastAsia="zh-CN"/>
              </w:rPr>
              <w:t>CA_n3(2A)-n7A-n38A</w:t>
            </w:r>
            <w:r>
              <w:rPr>
                <w:szCs w:val="18"/>
                <w:vertAlign w:val="superscript"/>
                <w:lang w:eastAsia="zh-CN"/>
              </w:rPr>
              <w:t>X</w:t>
            </w:r>
          </w:p>
        </w:tc>
        <w:tc>
          <w:tcPr>
            <w:tcW w:w="1690" w:type="dxa"/>
            <w:tcBorders>
              <w:top w:val="nil"/>
              <w:left w:val="single" w:sz="4" w:space="0" w:color="auto"/>
              <w:bottom w:val="nil"/>
              <w:right w:val="single" w:sz="4" w:space="0" w:color="auto"/>
            </w:tcBorders>
            <w:vAlign w:val="center"/>
          </w:tcPr>
          <w:p w14:paraId="235624B6" w14:textId="77777777" w:rsidR="001777E4" w:rsidRPr="004215FA" w:rsidRDefault="001777E4" w:rsidP="002615F9">
            <w:pPr>
              <w:pStyle w:val="TAC"/>
              <w:rPr>
                <w:rFonts w:eastAsia="宋体"/>
                <w:szCs w:val="18"/>
                <w:lang w:val="en-US" w:eastAsia="zh-CN"/>
              </w:rPr>
            </w:pPr>
            <w:r>
              <w:rPr>
                <w:rFonts w:eastAsia="宋体"/>
                <w:szCs w:val="18"/>
                <w:lang w:val="en-US" w:eastAsia="zh-CN"/>
              </w:rPr>
              <w:t>n3A</w:t>
            </w:r>
          </w:p>
        </w:tc>
        <w:tc>
          <w:tcPr>
            <w:tcW w:w="730" w:type="dxa"/>
            <w:tcBorders>
              <w:top w:val="single" w:sz="4" w:space="0" w:color="auto"/>
              <w:left w:val="single" w:sz="4" w:space="0" w:color="auto"/>
              <w:bottom w:val="single" w:sz="4" w:space="0" w:color="auto"/>
              <w:right w:val="single" w:sz="4" w:space="0" w:color="auto"/>
            </w:tcBorders>
            <w:vAlign w:val="center"/>
          </w:tcPr>
          <w:p w14:paraId="3ACB0C65" w14:textId="77777777" w:rsidR="001777E4" w:rsidRPr="00A21B52" w:rsidRDefault="001777E4" w:rsidP="002615F9">
            <w:pPr>
              <w:pStyle w:val="TAC"/>
              <w:rPr>
                <w:rFonts w:eastAsia="宋体"/>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AA753F6" w14:textId="77777777" w:rsidR="001777E4" w:rsidRDefault="001777E4" w:rsidP="002615F9">
            <w:pPr>
              <w:keepNext/>
              <w:keepLines/>
              <w:spacing w:after="0"/>
              <w:jc w:val="center"/>
              <w:textAlignment w:val="bottom"/>
              <w:rPr>
                <w:rFonts w:ascii="Arial" w:eastAsia="宋体" w:hAnsi="Arial" w:cs="Arial"/>
                <w:sz w:val="18"/>
                <w:szCs w:val="18"/>
                <w:lang w:val="en-US" w:eastAsia="zh-CN" w:bidi="ar"/>
              </w:rPr>
            </w:pPr>
            <w:r w:rsidRPr="00C75584">
              <w:rPr>
                <w:rFonts w:ascii="Arial" w:eastAsia="宋体" w:hAnsi="Arial" w:cs="Arial"/>
                <w:sz w:val="18"/>
                <w:szCs w:val="18"/>
                <w:lang w:val="en-US" w:eastAsia="zh-CN" w:bidi="ar"/>
              </w:rPr>
              <w:t>CA_n3(2A)</w:t>
            </w:r>
            <w:r>
              <w:rPr>
                <w:rFonts w:ascii="Arial" w:eastAsia="宋体" w:hAnsi="Arial" w:cs="Arial"/>
                <w:sz w:val="18"/>
                <w:szCs w:val="18"/>
                <w:lang w:val="en-US" w:eastAsia="zh-CN" w:bidi="ar"/>
              </w:rPr>
              <w:t>_BCS1</w:t>
            </w:r>
          </w:p>
        </w:tc>
        <w:tc>
          <w:tcPr>
            <w:tcW w:w="1360" w:type="dxa"/>
            <w:tcBorders>
              <w:top w:val="nil"/>
              <w:left w:val="single" w:sz="4" w:space="0" w:color="auto"/>
              <w:bottom w:val="nil"/>
              <w:right w:val="single" w:sz="4" w:space="0" w:color="auto"/>
            </w:tcBorders>
            <w:vAlign w:val="center"/>
          </w:tcPr>
          <w:p w14:paraId="204CD2F8" w14:textId="77777777" w:rsidR="001777E4" w:rsidRPr="00A21B52" w:rsidRDefault="001777E4" w:rsidP="002615F9">
            <w:pPr>
              <w:pStyle w:val="TAC"/>
              <w:rPr>
                <w:rFonts w:eastAsia="宋体"/>
                <w:szCs w:val="18"/>
                <w:lang w:val="en-US" w:eastAsia="zh-CN"/>
              </w:rPr>
            </w:pPr>
            <w:r>
              <w:rPr>
                <w:rFonts w:eastAsia="宋体" w:hint="eastAsia"/>
                <w:szCs w:val="18"/>
                <w:lang w:val="en-US" w:eastAsia="zh-CN"/>
              </w:rPr>
              <w:t>0</w:t>
            </w:r>
          </w:p>
        </w:tc>
      </w:tr>
      <w:tr w:rsidR="001777E4" w14:paraId="55217049" w14:textId="77777777" w:rsidTr="002615F9">
        <w:trPr>
          <w:trHeight w:val="187"/>
        </w:trPr>
        <w:tc>
          <w:tcPr>
            <w:tcW w:w="1983" w:type="dxa"/>
            <w:tcBorders>
              <w:top w:val="nil"/>
              <w:left w:val="single" w:sz="4" w:space="0" w:color="auto"/>
              <w:bottom w:val="nil"/>
              <w:right w:val="single" w:sz="4" w:space="0" w:color="auto"/>
            </w:tcBorders>
            <w:vAlign w:val="center"/>
          </w:tcPr>
          <w:p w14:paraId="278519E4" w14:textId="77777777" w:rsidR="001777E4" w:rsidRDefault="001777E4"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383EFC39" w14:textId="77777777" w:rsidR="001777E4" w:rsidRDefault="001777E4"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5ED99E" w14:textId="77777777" w:rsidR="001777E4" w:rsidRDefault="001777E4" w:rsidP="002615F9">
            <w:pPr>
              <w:pStyle w:val="TAC"/>
              <w:rPr>
                <w:szCs w:val="18"/>
                <w:lang w:val="en-US" w:eastAsia="zh-CN"/>
              </w:rPr>
            </w:pPr>
            <w:r>
              <w:rPr>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8CF641B" w14:textId="77777777" w:rsidR="001777E4" w:rsidRDefault="001777E4" w:rsidP="002615F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5, 10, 15, 20, 25, 30, 40, 50</w:t>
            </w:r>
          </w:p>
        </w:tc>
        <w:tc>
          <w:tcPr>
            <w:tcW w:w="1360" w:type="dxa"/>
            <w:tcBorders>
              <w:top w:val="nil"/>
              <w:left w:val="single" w:sz="4" w:space="0" w:color="auto"/>
              <w:bottom w:val="nil"/>
              <w:right w:val="single" w:sz="4" w:space="0" w:color="auto"/>
            </w:tcBorders>
            <w:vAlign w:val="center"/>
          </w:tcPr>
          <w:p w14:paraId="57403440" w14:textId="77777777" w:rsidR="001777E4" w:rsidRPr="00A21B52" w:rsidRDefault="001777E4" w:rsidP="002615F9">
            <w:pPr>
              <w:pStyle w:val="TAC"/>
              <w:rPr>
                <w:rFonts w:eastAsia="宋体"/>
                <w:szCs w:val="18"/>
                <w:lang w:val="en-US" w:eastAsia="zh-CN"/>
              </w:rPr>
            </w:pPr>
          </w:p>
        </w:tc>
      </w:tr>
      <w:tr w:rsidR="001777E4" w14:paraId="209C3F4E"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7EDD9614" w14:textId="77777777" w:rsidR="001777E4" w:rsidRDefault="001777E4"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15D37D3F" w14:textId="77777777" w:rsidR="001777E4" w:rsidRDefault="001777E4"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7896A7" w14:textId="77777777" w:rsidR="001777E4" w:rsidRDefault="001777E4" w:rsidP="002615F9">
            <w:pPr>
              <w:pStyle w:val="TAC"/>
              <w:rPr>
                <w:szCs w:val="18"/>
                <w:lang w:val="en-US" w:eastAsia="zh-CN"/>
              </w:rPr>
            </w:pPr>
            <w:r>
              <w:rPr>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6386A6C" w14:textId="77777777" w:rsidR="001777E4" w:rsidRDefault="001777E4" w:rsidP="002615F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7D577E7B" w14:textId="77777777" w:rsidR="001777E4" w:rsidRPr="00A21B52" w:rsidRDefault="001777E4" w:rsidP="002615F9">
            <w:pPr>
              <w:pStyle w:val="TAC"/>
              <w:rPr>
                <w:rFonts w:eastAsia="宋体"/>
                <w:szCs w:val="18"/>
                <w:lang w:val="en-US" w:eastAsia="zh-CN"/>
              </w:rPr>
            </w:pPr>
          </w:p>
        </w:tc>
      </w:tr>
      <w:tr w:rsidR="001777E4" w14:paraId="0823E8A7" w14:textId="77777777" w:rsidTr="002615F9">
        <w:trPr>
          <w:trHeight w:val="187"/>
        </w:trPr>
        <w:tc>
          <w:tcPr>
            <w:tcW w:w="9844" w:type="dxa"/>
            <w:gridSpan w:val="5"/>
            <w:tcBorders>
              <w:top w:val="single" w:sz="4" w:space="0" w:color="auto"/>
              <w:left w:val="single" w:sz="4" w:space="0" w:color="auto"/>
              <w:bottom w:val="single" w:sz="4" w:space="0" w:color="auto"/>
              <w:right w:val="single" w:sz="4" w:space="0" w:color="auto"/>
            </w:tcBorders>
            <w:vAlign w:val="center"/>
          </w:tcPr>
          <w:p w14:paraId="25354850" w14:textId="77777777" w:rsidR="001777E4" w:rsidRPr="00A21B52" w:rsidRDefault="001777E4" w:rsidP="002615F9">
            <w:pPr>
              <w:pStyle w:val="TAC"/>
              <w:jc w:val="left"/>
              <w:rPr>
                <w:rFonts w:eastAsia="宋体"/>
                <w:szCs w:val="18"/>
                <w:lang w:val="en-US" w:eastAsia="zh-CN"/>
              </w:rPr>
            </w:pPr>
            <w:r>
              <w:rPr>
                <w:rFonts w:eastAsia="宋体" w:hint="eastAsia"/>
                <w:szCs w:val="18"/>
                <w:lang w:val="en-US" w:eastAsia="zh-CN"/>
              </w:rPr>
              <w:t>N</w:t>
            </w:r>
            <w:r>
              <w:rPr>
                <w:rFonts w:eastAsia="宋体"/>
                <w:szCs w:val="18"/>
                <w:lang w:val="en-US" w:eastAsia="zh-CN"/>
              </w:rPr>
              <w:t xml:space="preserve">OTE X: </w:t>
            </w:r>
            <w:r w:rsidRPr="00C57AA0">
              <w:rPr>
                <w:rFonts w:eastAsia="宋体"/>
                <w:szCs w:val="18"/>
                <w:lang w:val="en-US" w:eastAsia="zh-CN"/>
              </w:rPr>
              <w:t>For a band combination which include band n7 and n38 simultaneously, carriers in band n7 and n38 can only be configured as downlink carriers. Power imbalance between downlink carriers on Band n7 and Band n38 is assumed to be within 6dB.</w:t>
            </w:r>
          </w:p>
        </w:tc>
      </w:tr>
    </w:tbl>
    <w:p w14:paraId="64A0FBFF" w14:textId="6811EF3E" w:rsidR="001777E4" w:rsidRDefault="001777E4" w:rsidP="001777E4">
      <w:pPr>
        <w:pStyle w:val="41"/>
      </w:pPr>
      <w:bookmarkStart w:id="228" w:name="_Toc136288223"/>
      <w:r>
        <w:t>5.16.1.3</w:t>
      </w:r>
      <w:r>
        <w:tab/>
      </w:r>
      <w:r w:rsidRPr="001777E4">
        <w:t>∆T</w:t>
      </w:r>
      <w:r w:rsidRPr="001777E4">
        <w:rPr>
          <w:vertAlign w:val="subscript"/>
        </w:rPr>
        <w:t>IB,c</w:t>
      </w:r>
      <w:r w:rsidRPr="001777E4">
        <w:t xml:space="preserve"> and ∆R</w:t>
      </w:r>
      <w:r w:rsidRPr="001777E4">
        <w:rPr>
          <w:vertAlign w:val="subscript"/>
        </w:rPr>
        <w:t>IB,c</w:t>
      </w:r>
      <w:r w:rsidRPr="001777E4">
        <w:t xml:space="preserve"> values</w:t>
      </w:r>
      <w:bookmarkEnd w:id="228"/>
    </w:p>
    <w:p w14:paraId="0EF061B9" w14:textId="77777777" w:rsidR="001777E4" w:rsidRPr="00A21B52" w:rsidRDefault="001777E4" w:rsidP="001777E4">
      <w:pPr>
        <w:rPr>
          <w:rFonts w:eastAsia="宋体"/>
        </w:rPr>
      </w:pPr>
      <w:r>
        <w:t xml:space="preserve">For </w:t>
      </w:r>
      <w:r w:rsidRPr="000B1612">
        <w:rPr>
          <w:lang w:val="en-US" w:eastAsia="zh-CN"/>
        </w:rPr>
        <w:t>CA_n</w:t>
      </w:r>
      <w:r>
        <w:rPr>
          <w:lang w:val="en-US" w:eastAsia="zh-CN"/>
        </w:rPr>
        <w:t>3</w:t>
      </w:r>
      <w:r w:rsidRPr="000B1612">
        <w:rPr>
          <w:lang w:val="en-US" w:eastAsia="zh-CN"/>
        </w:rPr>
        <w:t>-n</w:t>
      </w:r>
      <w:r>
        <w:rPr>
          <w:lang w:val="en-US" w:eastAsia="zh-CN"/>
        </w:rPr>
        <w:t>7</w:t>
      </w:r>
      <w:r w:rsidRPr="000B1612">
        <w:rPr>
          <w:lang w:val="en-US" w:eastAsia="zh-CN"/>
        </w:rPr>
        <w:t>-n38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w:t>
      </w:r>
    </w:p>
    <w:p w14:paraId="36E1A1E4" w14:textId="208C11F2" w:rsidR="001777E4" w:rsidRDefault="001777E4" w:rsidP="001777E4">
      <w:pPr>
        <w:pStyle w:val="TH"/>
        <w:rPr>
          <w:rFonts w:cs="Arial"/>
        </w:rPr>
      </w:pPr>
      <w:r>
        <w:rPr>
          <w:rFonts w:cs="Arial"/>
        </w:rPr>
        <w:t xml:space="preserve">Table </w:t>
      </w:r>
      <w:r>
        <w:rPr>
          <w:rFonts w:cs="Arial"/>
          <w:lang w:val="en-US" w:eastAsia="zh-CN"/>
        </w:rPr>
        <w:t>5.16</w:t>
      </w:r>
      <w:r>
        <w:rPr>
          <w:rFonts w:cs="Arial"/>
        </w:rPr>
        <w:t>.</w:t>
      </w:r>
      <w:r>
        <w:rPr>
          <w:rFonts w:cs="Arial"/>
          <w:lang w:val="en-US" w:eastAsia="zh-CN"/>
        </w:rPr>
        <w:t>1.</w:t>
      </w:r>
      <w:r>
        <w:rPr>
          <w:rFonts w:cs="Arial"/>
        </w:rPr>
        <w:t>3</w:t>
      </w:r>
      <w:r>
        <w:rPr>
          <w:rFonts w:cs="Arial"/>
          <w:lang w:eastAsia="zh-CN"/>
        </w:rPr>
        <w:t>-</w:t>
      </w:r>
      <w:r>
        <w:rPr>
          <w:rFonts w:cs="Arial"/>
        </w:rPr>
        <w:t>1: ΔT</w:t>
      </w:r>
      <w:r>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1777E4" w14:paraId="6D62AEEE" w14:textId="77777777" w:rsidTr="002615F9">
        <w:trPr>
          <w:jc w:val="center"/>
        </w:trPr>
        <w:tc>
          <w:tcPr>
            <w:tcW w:w="2336" w:type="dxa"/>
            <w:vMerge w:val="restart"/>
            <w:tcBorders>
              <w:top w:val="single" w:sz="4" w:space="0" w:color="auto"/>
              <w:left w:val="single" w:sz="4" w:space="0" w:color="auto"/>
              <w:bottom w:val="single" w:sz="4" w:space="0" w:color="auto"/>
              <w:right w:val="single" w:sz="4" w:space="0" w:color="auto"/>
            </w:tcBorders>
            <w:hideMark/>
          </w:tcPr>
          <w:p w14:paraId="090C7DB3" w14:textId="77777777" w:rsidR="001777E4" w:rsidRPr="00A21B52" w:rsidRDefault="001777E4" w:rsidP="002615F9">
            <w:pPr>
              <w:keepNext/>
              <w:keepLines/>
              <w:spacing w:after="0"/>
              <w:jc w:val="center"/>
              <w:rPr>
                <w:rFonts w:ascii="Arial" w:eastAsia="宋体" w:hAnsi="Arial"/>
                <w:b/>
                <w:color w:val="000000"/>
                <w:sz w:val="18"/>
              </w:rPr>
            </w:pPr>
            <w:r w:rsidRPr="00A21B52">
              <w:rPr>
                <w:rFonts w:ascii="Arial" w:eastAsia="宋体" w:hAnsi="Arial"/>
                <w:b/>
                <w:color w:val="000000"/>
                <w:sz w:val="18"/>
              </w:rPr>
              <w:t xml:space="preserve">Inter-band </w:t>
            </w:r>
            <w:r w:rsidRPr="00A21B52">
              <w:rPr>
                <w:rFonts w:ascii="Arial" w:eastAsia="宋体" w:hAnsi="Arial"/>
                <w:b/>
                <w:color w:val="000000"/>
                <w:sz w:val="18"/>
                <w:lang w:eastAsia="zh-CN"/>
              </w:rPr>
              <w:t>CA</w:t>
            </w:r>
            <w:r w:rsidRPr="00A21B52">
              <w:rPr>
                <w:rFonts w:ascii="Arial" w:eastAsia="宋体" w:hAnsi="Arial"/>
                <w:b/>
                <w:color w:val="000000"/>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hideMark/>
          </w:tcPr>
          <w:p w14:paraId="3F3EF5A6" w14:textId="77777777" w:rsidR="001777E4" w:rsidRPr="00A21B52" w:rsidRDefault="001777E4" w:rsidP="002615F9">
            <w:pPr>
              <w:keepNext/>
              <w:keepLines/>
              <w:spacing w:after="0"/>
              <w:jc w:val="center"/>
              <w:rPr>
                <w:rFonts w:ascii="Arial" w:eastAsia="宋体" w:hAnsi="Arial"/>
                <w:b/>
                <w:color w:val="000000"/>
                <w:sz w:val="18"/>
              </w:rPr>
            </w:pPr>
            <w:r w:rsidRPr="00A21B52">
              <w:rPr>
                <w:rFonts w:ascii="Arial" w:eastAsia="宋体" w:hAnsi="Arial"/>
                <w:b/>
                <w:color w:val="000000"/>
                <w:sz w:val="18"/>
              </w:rPr>
              <w:t>ΔT</w:t>
            </w:r>
            <w:r w:rsidRPr="00A21B52">
              <w:rPr>
                <w:rFonts w:ascii="Arial" w:eastAsia="宋体" w:hAnsi="Arial"/>
                <w:b/>
                <w:color w:val="000000"/>
                <w:sz w:val="18"/>
                <w:vertAlign w:val="subscript"/>
              </w:rPr>
              <w:t>IB,c</w:t>
            </w:r>
            <w:r w:rsidRPr="00A21B52">
              <w:rPr>
                <w:rFonts w:ascii="Arial" w:eastAsia="宋体" w:hAnsi="Arial"/>
                <w:b/>
                <w:color w:val="000000"/>
                <w:sz w:val="18"/>
              </w:rPr>
              <w:t xml:space="preserve"> for NR bands (dB)</w:t>
            </w:r>
            <w:r w:rsidRPr="00A21B52">
              <w:rPr>
                <w:rFonts w:ascii="Arial" w:eastAsia="宋体" w:hAnsi="Arial"/>
                <w:b/>
                <w:color w:val="000000"/>
                <w:sz w:val="18"/>
                <w:vertAlign w:val="superscript"/>
              </w:rPr>
              <w:t>*</w:t>
            </w:r>
          </w:p>
        </w:tc>
      </w:tr>
      <w:tr w:rsidR="001777E4" w14:paraId="7D3A9A37" w14:textId="77777777" w:rsidTr="002615F9">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7DDDC131" w14:textId="77777777" w:rsidR="001777E4" w:rsidRPr="00A21B52" w:rsidRDefault="001777E4" w:rsidP="002615F9">
            <w:pPr>
              <w:spacing w:after="0"/>
              <w:rPr>
                <w:rFonts w:ascii="Arial" w:eastAsia="宋体"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hideMark/>
          </w:tcPr>
          <w:p w14:paraId="3F4961D2" w14:textId="77777777" w:rsidR="001777E4" w:rsidRPr="00A21B52" w:rsidRDefault="001777E4" w:rsidP="002615F9">
            <w:pPr>
              <w:keepNext/>
              <w:keepLines/>
              <w:spacing w:after="0"/>
              <w:jc w:val="center"/>
              <w:rPr>
                <w:rFonts w:ascii="Arial" w:eastAsia="宋体" w:hAnsi="Arial"/>
                <w:b/>
                <w:color w:val="000000"/>
                <w:sz w:val="18"/>
              </w:rPr>
            </w:pPr>
            <w:r w:rsidRPr="00A21B52">
              <w:rPr>
                <w:rFonts w:ascii="Arial" w:eastAsia="宋体" w:hAnsi="Arial"/>
                <w:b/>
                <w:color w:val="000000"/>
                <w:sz w:val="18"/>
              </w:rPr>
              <w:t>Component band in order of bands in configuration</w:t>
            </w:r>
            <w:r w:rsidRPr="00A21B52">
              <w:rPr>
                <w:rFonts w:ascii="Arial" w:eastAsia="宋体" w:hAnsi="Arial"/>
                <w:b/>
                <w:color w:val="000000"/>
                <w:sz w:val="18"/>
                <w:vertAlign w:val="superscript"/>
              </w:rPr>
              <w:t>**</w:t>
            </w:r>
          </w:p>
        </w:tc>
      </w:tr>
      <w:tr w:rsidR="001777E4" w14:paraId="58D40130" w14:textId="77777777" w:rsidTr="002615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C3B2385" w14:textId="77777777" w:rsidR="001777E4" w:rsidRPr="00A21B52" w:rsidRDefault="001777E4" w:rsidP="002615F9">
            <w:pPr>
              <w:keepNext/>
              <w:keepLines/>
              <w:spacing w:after="0"/>
              <w:jc w:val="center"/>
              <w:rPr>
                <w:rFonts w:ascii="Arial" w:eastAsia="宋体" w:hAnsi="Arial"/>
                <w:color w:val="000000"/>
                <w:sz w:val="18"/>
                <w:lang w:val="en-US" w:eastAsia="zh-CN"/>
              </w:rPr>
            </w:pPr>
            <w:r w:rsidRPr="00A21B52">
              <w:rPr>
                <w:rFonts w:ascii="Arial" w:eastAsia="等线" w:hAnsi="Arial"/>
                <w:color w:val="000000"/>
                <w:sz w:val="18"/>
                <w:lang w:eastAsia="zh-CN"/>
              </w:rPr>
              <w:t>CA_n</w:t>
            </w:r>
            <w:r>
              <w:rPr>
                <w:rFonts w:ascii="Arial" w:eastAsia="等线" w:hAnsi="Arial"/>
                <w:color w:val="000000"/>
                <w:sz w:val="18"/>
                <w:lang w:eastAsia="zh-CN"/>
              </w:rPr>
              <w:t>3</w:t>
            </w:r>
            <w:r w:rsidRPr="00A21B52">
              <w:rPr>
                <w:rFonts w:ascii="Arial" w:eastAsia="等线" w:hAnsi="Arial"/>
                <w:color w:val="000000"/>
                <w:sz w:val="18"/>
                <w:lang w:eastAsia="zh-CN"/>
              </w:rPr>
              <w:t>-n</w:t>
            </w:r>
            <w:r>
              <w:rPr>
                <w:rFonts w:ascii="Arial" w:eastAsia="等线" w:hAnsi="Arial"/>
                <w:color w:val="000000"/>
                <w:sz w:val="18"/>
                <w:lang w:eastAsia="zh-CN"/>
              </w:rPr>
              <w:t>7</w:t>
            </w:r>
            <w:r w:rsidRPr="00A21B52">
              <w:rPr>
                <w:rFonts w:ascii="Arial" w:eastAsia="等线" w:hAnsi="Arial"/>
                <w:color w:val="000000"/>
                <w:sz w:val="18"/>
                <w:lang w:eastAsia="zh-CN"/>
              </w:rPr>
              <w:t>-n38</w:t>
            </w:r>
          </w:p>
        </w:tc>
        <w:tc>
          <w:tcPr>
            <w:tcW w:w="1968" w:type="dxa"/>
            <w:tcBorders>
              <w:top w:val="single" w:sz="4" w:space="0" w:color="auto"/>
              <w:left w:val="single" w:sz="4" w:space="0" w:color="auto"/>
              <w:bottom w:val="single" w:sz="4" w:space="0" w:color="auto"/>
              <w:right w:val="single" w:sz="4" w:space="0" w:color="auto"/>
            </w:tcBorders>
            <w:vAlign w:val="center"/>
          </w:tcPr>
          <w:p w14:paraId="13CE82C1" w14:textId="77777777" w:rsidR="001777E4" w:rsidRPr="00A21B52" w:rsidRDefault="001777E4" w:rsidP="002615F9">
            <w:pPr>
              <w:keepNext/>
              <w:keepLines/>
              <w:spacing w:after="0"/>
              <w:jc w:val="center"/>
              <w:rPr>
                <w:rFonts w:ascii="Arial" w:eastAsia="宋体" w:hAnsi="Arial"/>
                <w:color w:val="000000"/>
                <w:sz w:val="18"/>
                <w:lang w:val="en-US" w:eastAsia="zh-CN"/>
              </w:rPr>
            </w:pPr>
            <w:r>
              <w:rPr>
                <w:rFonts w:ascii="Arial" w:eastAsia="宋体" w:hAnsi="Arial" w:hint="eastAsia"/>
                <w:color w:val="000000"/>
                <w:sz w:val="18"/>
                <w:lang w:val="en-US" w:eastAsia="zh-CN"/>
              </w:rPr>
              <w:t>0</w:t>
            </w:r>
            <w:r>
              <w:rPr>
                <w:rFonts w:ascii="Arial" w:eastAsia="宋体" w:hAnsi="Arial"/>
                <w:color w:val="000000"/>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47AECFE" w14:textId="77777777" w:rsidR="001777E4" w:rsidRPr="00A21B52" w:rsidRDefault="001777E4" w:rsidP="002615F9">
            <w:pPr>
              <w:keepNext/>
              <w:keepLines/>
              <w:spacing w:after="0"/>
              <w:jc w:val="center"/>
              <w:rPr>
                <w:rFonts w:ascii="Arial" w:eastAsia="宋体" w:hAnsi="Arial"/>
                <w:color w:val="000000"/>
                <w:sz w:val="18"/>
                <w:lang w:val="en-US" w:eastAsia="zh-CN"/>
              </w:rPr>
            </w:pPr>
            <w:r>
              <w:rPr>
                <w:rFonts w:ascii="Arial" w:eastAsia="宋体" w:hAnsi="Arial"/>
                <w:color w:val="000000"/>
                <w:sz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2AE2C609" w14:textId="77777777" w:rsidR="001777E4" w:rsidRPr="00A21B52" w:rsidRDefault="001777E4" w:rsidP="002615F9">
            <w:pPr>
              <w:keepNext/>
              <w:keepLines/>
              <w:spacing w:after="0"/>
              <w:jc w:val="center"/>
              <w:rPr>
                <w:rFonts w:ascii="Arial" w:eastAsia="宋体" w:hAnsi="Arial"/>
                <w:color w:val="000000"/>
                <w:sz w:val="18"/>
                <w:lang w:val="en-US" w:eastAsia="zh-CN"/>
              </w:rPr>
            </w:pPr>
            <w:r>
              <w:rPr>
                <w:rFonts w:ascii="Arial" w:eastAsia="宋体" w:hAnsi="Arial"/>
                <w:color w:val="000000"/>
                <w:sz w:val="18"/>
                <w:lang w:val="en-US" w:eastAsia="zh-CN"/>
              </w:rPr>
              <w:t>-</w:t>
            </w:r>
          </w:p>
        </w:tc>
      </w:tr>
      <w:tr w:rsidR="001777E4" w14:paraId="69464AC4" w14:textId="77777777" w:rsidTr="002615F9">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hideMark/>
          </w:tcPr>
          <w:p w14:paraId="583E77EF" w14:textId="77777777" w:rsidR="001777E4" w:rsidRPr="00A21B52" w:rsidRDefault="001777E4" w:rsidP="002615F9">
            <w:pPr>
              <w:keepNext/>
              <w:keepLines/>
              <w:spacing w:after="0"/>
              <w:ind w:left="851" w:hanging="851"/>
              <w:rPr>
                <w:rFonts w:ascii="Arial" w:eastAsia="宋体" w:hAnsi="Arial"/>
                <w:color w:val="000000"/>
                <w:sz w:val="18"/>
                <w:lang w:eastAsia="ja-JP"/>
              </w:rPr>
            </w:pPr>
            <w:r w:rsidRPr="00A21B52">
              <w:rPr>
                <w:rFonts w:ascii="Arial" w:hAnsi="Arial"/>
                <w:color w:val="000000"/>
                <w:sz w:val="18"/>
                <w:lang w:eastAsia="ja-JP"/>
              </w:rPr>
              <w:t>NOTE *:</w:t>
            </w:r>
            <w:r w:rsidRPr="00A21B52">
              <w:rPr>
                <w:rFonts w:ascii="Arial" w:hAnsi="Arial"/>
                <w:color w:val="000000"/>
                <w:sz w:val="18"/>
                <w:lang w:eastAsia="ja-JP"/>
              </w:rPr>
              <w:tab/>
              <w:t>“-” denotes ΔT</w:t>
            </w:r>
            <w:r w:rsidRPr="00A21B52">
              <w:rPr>
                <w:rFonts w:ascii="Arial" w:hAnsi="Arial"/>
                <w:color w:val="000000"/>
                <w:sz w:val="18"/>
                <w:vertAlign w:val="subscript"/>
                <w:lang w:eastAsia="ja-JP"/>
              </w:rPr>
              <w:t>IB,c</w:t>
            </w:r>
            <w:r w:rsidRPr="00A21B52">
              <w:rPr>
                <w:rFonts w:ascii="Arial" w:hAnsi="Arial"/>
                <w:color w:val="000000"/>
                <w:sz w:val="18"/>
                <w:lang w:eastAsia="ja-JP"/>
              </w:rPr>
              <w:t xml:space="preserve"> = 0.</w:t>
            </w:r>
          </w:p>
          <w:p w14:paraId="6F8C026F" w14:textId="77777777" w:rsidR="001777E4" w:rsidRPr="00A21B52" w:rsidRDefault="001777E4" w:rsidP="002615F9">
            <w:pPr>
              <w:keepNext/>
              <w:keepLines/>
              <w:spacing w:after="0"/>
              <w:ind w:left="851" w:hanging="851"/>
              <w:rPr>
                <w:rFonts w:ascii="Arial" w:eastAsia="宋体" w:hAnsi="Arial" w:cs="Arial"/>
                <w:color w:val="000000"/>
                <w:sz w:val="18"/>
                <w:szCs w:val="22"/>
                <w:lang w:val="en-US" w:eastAsia="zh-CN"/>
              </w:rPr>
            </w:pPr>
            <w:r w:rsidRPr="00A21B52">
              <w:rPr>
                <w:rFonts w:ascii="Arial" w:eastAsia="等线" w:hAnsi="Arial"/>
                <w:color w:val="000000"/>
                <w:sz w:val="18"/>
              </w:rPr>
              <w:t>NOTE **:</w:t>
            </w:r>
            <w:r w:rsidRPr="00A21B52">
              <w:rPr>
                <w:rFonts w:ascii="Arial" w:eastAsia="等线" w:hAnsi="Arial"/>
                <w:color w:val="000000"/>
                <w:sz w:val="18"/>
              </w:rPr>
              <w:tab/>
              <w:t>The component band order in the configuration should be listed by the order of NR bands, such as for CA_n1-n3-n5 the band order from left to right is n1, n3 and n5.</w:t>
            </w:r>
          </w:p>
        </w:tc>
      </w:tr>
    </w:tbl>
    <w:p w14:paraId="48AF3784" w14:textId="77777777" w:rsidR="001777E4" w:rsidRPr="00A21B52" w:rsidRDefault="001777E4" w:rsidP="001777E4">
      <w:pPr>
        <w:keepNext/>
        <w:keepLines/>
        <w:rPr>
          <w:rFonts w:ascii="Arial" w:eastAsia="宋体" w:hAnsi="Arial" w:cs="Arial"/>
        </w:rPr>
      </w:pPr>
    </w:p>
    <w:p w14:paraId="04F19587" w14:textId="2CC946B3" w:rsidR="001777E4" w:rsidRDefault="001777E4" w:rsidP="001777E4">
      <w:pPr>
        <w:pStyle w:val="TH"/>
        <w:rPr>
          <w:rFonts w:cs="Arial"/>
          <w:lang w:eastAsia="zh-CN"/>
        </w:rPr>
      </w:pPr>
      <w:r>
        <w:rPr>
          <w:rFonts w:cs="Arial"/>
        </w:rPr>
        <w:t xml:space="preserve">Table </w:t>
      </w:r>
      <w:r>
        <w:rPr>
          <w:rFonts w:cs="Arial"/>
          <w:lang w:val="en-US" w:eastAsia="zh-CN"/>
        </w:rPr>
        <w:t>5</w:t>
      </w:r>
      <w:r>
        <w:rPr>
          <w:rFonts w:cs="Arial"/>
        </w:rPr>
        <w:t>.</w:t>
      </w:r>
      <w:r>
        <w:rPr>
          <w:rFonts w:cs="Arial"/>
          <w:lang w:val="en-US" w:eastAsia="zh-CN"/>
        </w:rPr>
        <w:t>16.1.</w:t>
      </w:r>
      <w:r>
        <w:rPr>
          <w:rFonts w:cs="Arial"/>
        </w:rPr>
        <w:t>3-2: ΔR</w:t>
      </w:r>
      <w:r>
        <w:rPr>
          <w:rFonts w:cs="Arial"/>
          <w:vertAlign w:val="subscript"/>
        </w:rPr>
        <w:t>IB</w:t>
      </w:r>
      <w:r>
        <w:rPr>
          <w:rFonts w:cs="Arial"/>
          <w:vertAlign w:val="subscript"/>
          <w:lang w:eastAsia="zh-CN"/>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4"/>
        <w:gridCol w:w="1948"/>
        <w:gridCol w:w="1948"/>
        <w:gridCol w:w="1949"/>
      </w:tblGrid>
      <w:tr w:rsidR="001777E4" w14:paraId="30CA7FE6" w14:textId="77777777" w:rsidTr="002615F9">
        <w:trPr>
          <w:trHeight w:val="187"/>
          <w:jc w:val="center"/>
        </w:trPr>
        <w:tc>
          <w:tcPr>
            <w:tcW w:w="1594" w:type="dxa"/>
            <w:vMerge w:val="restart"/>
            <w:tcBorders>
              <w:top w:val="single" w:sz="4" w:space="0" w:color="auto"/>
              <w:left w:val="single" w:sz="4" w:space="0" w:color="auto"/>
              <w:bottom w:val="single" w:sz="4" w:space="0" w:color="auto"/>
              <w:right w:val="single" w:sz="4" w:space="0" w:color="auto"/>
            </w:tcBorders>
            <w:hideMark/>
          </w:tcPr>
          <w:p w14:paraId="430215F6" w14:textId="77777777" w:rsidR="001777E4" w:rsidRPr="00A21B52" w:rsidRDefault="001777E4" w:rsidP="002615F9">
            <w:pPr>
              <w:keepNext/>
              <w:keepLines/>
              <w:spacing w:after="0"/>
              <w:jc w:val="center"/>
              <w:rPr>
                <w:rFonts w:ascii="Arial" w:eastAsia="等线" w:hAnsi="Arial"/>
                <w:b/>
                <w:color w:val="000000"/>
                <w:sz w:val="18"/>
              </w:rPr>
            </w:pPr>
            <w:r w:rsidRPr="00A21B52">
              <w:rPr>
                <w:rFonts w:ascii="Arial" w:eastAsia="等线" w:hAnsi="Arial"/>
                <w:b/>
                <w:color w:val="000000"/>
                <w:sz w:val="18"/>
              </w:rPr>
              <w:t>Inter-band CA combination</w:t>
            </w:r>
          </w:p>
        </w:tc>
        <w:tc>
          <w:tcPr>
            <w:tcW w:w="5845" w:type="dxa"/>
            <w:gridSpan w:val="3"/>
            <w:tcBorders>
              <w:top w:val="single" w:sz="4" w:space="0" w:color="auto"/>
              <w:left w:val="single" w:sz="4" w:space="0" w:color="auto"/>
              <w:bottom w:val="single" w:sz="4" w:space="0" w:color="auto"/>
              <w:right w:val="single" w:sz="4" w:space="0" w:color="auto"/>
            </w:tcBorders>
            <w:vAlign w:val="center"/>
            <w:hideMark/>
          </w:tcPr>
          <w:p w14:paraId="421167DE" w14:textId="77777777" w:rsidR="001777E4" w:rsidRPr="00A21B52" w:rsidRDefault="001777E4" w:rsidP="002615F9">
            <w:pPr>
              <w:keepNext/>
              <w:keepLines/>
              <w:spacing w:after="0"/>
              <w:jc w:val="center"/>
              <w:rPr>
                <w:rFonts w:ascii="Arial" w:eastAsia="等线" w:hAnsi="Arial"/>
                <w:b/>
                <w:color w:val="000000"/>
                <w:sz w:val="18"/>
              </w:rPr>
            </w:pPr>
            <w:r w:rsidRPr="00A21B52">
              <w:rPr>
                <w:rFonts w:ascii="Arial" w:eastAsia="等线" w:hAnsi="Arial"/>
                <w:b/>
                <w:color w:val="000000"/>
                <w:sz w:val="18"/>
              </w:rPr>
              <w:t>ΔR</w:t>
            </w:r>
            <w:r w:rsidRPr="00A21B52">
              <w:rPr>
                <w:rFonts w:ascii="Arial" w:eastAsia="等线" w:hAnsi="Arial"/>
                <w:b/>
                <w:color w:val="000000"/>
                <w:sz w:val="18"/>
                <w:vertAlign w:val="subscript"/>
              </w:rPr>
              <w:t>IB,c</w:t>
            </w:r>
            <w:r w:rsidRPr="00A21B52">
              <w:rPr>
                <w:rFonts w:ascii="Arial" w:eastAsia="等线" w:hAnsi="Arial"/>
                <w:b/>
                <w:color w:val="000000"/>
                <w:sz w:val="18"/>
              </w:rPr>
              <w:t xml:space="preserve"> for NR bands (dB)</w:t>
            </w:r>
            <w:r w:rsidRPr="00A21B52">
              <w:rPr>
                <w:rFonts w:ascii="Arial" w:eastAsia="等线" w:hAnsi="Arial"/>
                <w:b/>
                <w:color w:val="000000"/>
                <w:sz w:val="18"/>
                <w:vertAlign w:val="superscript"/>
              </w:rPr>
              <w:t>*</w:t>
            </w:r>
          </w:p>
        </w:tc>
      </w:tr>
      <w:tr w:rsidR="001777E4" w14:paraId="0D6A7917" w14:textId="77777777" w:rsidTr="002615F9">
        <w:trPr>
          <w:trHeight w:val="187"/>
          <w:jc w:val="center"/>
        </w:trPr>
        <w:tc>
          <w:tcPr>
            <w:tcW w:w="1594" w:type="dxa"/>
            <w:vMerge/>
            <w:tcBorders>
              <w:top w:val="single" w:sz="4" w:space="0" w:color="auto"/>
              <w:left w:val="single" w:sz="4" w:space="0" w:color="auto"/>
              <w:bottom w:val="single" w:sz="4" w:space="0" w:color="auto"/>
              <w:right w:val="single" w:sz="4" w:space="0" w:color="auto"/>
            </w:tcBorders>
            <w:vAlign w:val="center"/>
            <w:hideMark/>
          </w:tcPr>
          <w:p w14:paraId="639962A2" w14:textId="77777777" w:rsidR="001777E4" w:rsidRPr="00A21B52" w:rsidRDefault="001777E4" w:rsidP="002615F9">
            <w:pPr>
              <w:spacing w:after="0"/>
              <w:rPr>
                <w:rFonts w:ascii="Arial" w:eastAsia="等线" w:hAnsi="Arial"/>
                <w:b/>
                <w:color w:val="000000"/>
                <w:sz w:val="18"/>
              </w:rPr>
            </w:pPr>
          </w:p>
        </w:tc>
        <w:tc>
          <w:tcPr>
            <w:tcW w:w="5845" w:type="dxa"/>
            <w:gridSpan w:val="3"/>
            <w:tcBorders>
              <w:top w:val="single" w:sz="4" w:space="0" w:color="auto"/>
              <w:left w:val="single" w:sz="4" w:space="0" w:color="auto"/>
              <w:bottom w:val="single" w:sz="4" w:space="0" w:color="auto"/>
              <w:right w:val="single" w:sz="4" w:space="0" w:color="auto"/>
            </w:tcBorders>
            <w:vAlign w:val="center"/>
            <w:hideMark/>
          </w:tcPr>
          <w:p w14:paraId="0E69D704" w14:textId="77777777" w:rsidR="001777E4" w:rsidRPr="00A21B52" w:rsidRDefault="001777E4" w:rsidP="002615F9">
            <w:pPr>
              <w:keepNext/>
              <w:keepLines/>
              <w:spacing w:after="0"/>
              <w:jc w:val="center"/>
              <w:rPr>
                <w:rFonts w:ascii="Arial" w:eastAsia="等线" w:hAnsi="Arial"/>
                <w:b/>
                <w:color w:val="000000"/>
                <w:sz w:val="18"/>
              </w:rPr>
            </w:pPr>
            <w:r w:rsidRPr="00A21B52">
              <w:rPr>
                <w:rFonts w:ascii="Arial" w:eastAsia="等线" w:hAnsi="Arial"/>
                <w:b/>
                <w:color w:val="000000"/>
                <w:sz w:val="18"/>
              </w:rPr>
              <w:t>Component band in order of bands in configuration</w:t>
            </w:r>
            <w:r w:rsidRPr="00A21B52">
              <w:rPr>
                <w:rFonts w:ascii="Arial" w:eastAsia="等线" w:hAnsi="Arial"/>
                <w:b/>
                <w:color w:val="000000"/>
                <w:sz w:val="18"/>
                <w:vertAlign w:val="superscript"/>
              </w:rPr>
              <w:t>**</w:t>
            </w:r>
          </w:p>
        </w:tc>
      </w:tr>
      <w:tr w:rsidR="001777E4" w14:paraId="426ECDEA" w14:textId="77777777" w:rsidTr="002615F9">
        <w:trPr>
          <w:trHeight w:val="187"/>
          <w:jc w:val="center"/>
        </w:trPr>
        <w:tc>
          <w:tcPr>
            <w:tcW w:w="1594" w:type="dxa"/>
            <w:tcBorders>
              <w:top w:val="single" w:sz="4" w:space="0" w:color="auto"/>
              <w:left w:val="single" w:sz="4" w:space="0" w:color="auto"/>
              <w:bottom w:val="single" w:sz="4" w:space="0" w:color="auto"/>
              <w:right w:val="single" w:sz="4" w:space="0" w:color="auto"/>
            </w:tcBorders>
            <w:hideMark/>
          </w:tcPr>
          <w:p w14:paraId="48B42984" w14:textId="77777777" w:rsidR="001777E4" w:rsidRPr="00A21B52" w:rsidRDefault="001777E4" w:rsidP="002615F9">
            <w:pPr>
              <w:keepNext/>
              <w:keepLines/>
              <w:spacing w:after="0"/>
              <w:jc w:val="center"/>
              <w:rPr>
                <w:rFonts w:ascii="Arial" w:eastAsia="等线" w:hAnsi="Arial"/>
                <w:color w:val="000000"/>
                <w:sz w:val="18"/>
              </w:rPr>
            </w:pPr>
            <w:r w:rsidRPr="00A21B52">
              <w:rPr>
                <w:rFonts w:ascii="Arial" w:eastAsia="等线" w:hAnsi="Arial"/>
                <w:color w:val="000000"/>
                <w:sz w:val="18"/>
                <w:lang w:eastAsia="zh-CN"/>
              </w:rPr>
              <w:t>CA_n</w:t>
            </w:r>
            <w:r>
              <w:rPr>
                <w:rFonts w:ascii="Arial" w:eastAsia="等线" w:hAnsi="Arial"/>
                <w:color w:val="000000"/>
                <w:sz w:val="18"/>
                <w:lang w:eastAsia="zh-CN"/>
              </w:rPr>
              <w:t>3</w:t>
            </w:r>
            <w:r w:rsidRPr="00A21B52">
              <w:rPr>
                <w:rFonts w:ascii="Arial" w:eastAsia="等线" w:hAnsi="Arial"/>
                <w:color w:val="000000"/>
                <w:sz w:val="18"/>
                <w:lang w:eastAsia="zh-CN"/>
              </w:rPr>
              <w:t>-n</w:t>
            </w:r>
            <w:r>
              <w:rPr>
                <w:rFonts w:ascii="Arial" w:eastAsia="等线" w:hAnsi="Arial"/>
                <w:color w:val="000000"/>
                <w:sz w:val="18"/>
                <w:lang w:eastAsia="zh-CN"/>
              </w:rPr>
              <w:t>7</w:t>
            </w:r>
            <w:r w:rsidRPr="00A21B52">
              <w:rPr>
                <w:rFonts w:ascii="Arial" w:eastAsia="等线" w:hAnsi="Arial"/>
                <w:color w:val="000000"/>
                <w:sz w:val="18"/>
                <w:lang w:eastAsia="zh-CN"/>
              </w:rPr>
              <w:t>-n38</w:t>
            </w:r>
          </w:p>
        </w:tc>
        <w:tc>
          <w:tcPr>
            <w:tcW w:w="1948" w:type="dxa"/>
            <w:tcBorders>
              <w:top w:val="single" w:sz="4" w:space="0" w:color="auto"/>
              <w:left w:val="single" w:sz="4" w:space="0" w:color="auto"/>
              <w:bottom w:val="single" w:sz="4" w:space="0" w:color="auto"/>
              <w:right w:val="single" w:sz="4" w:space="0" w:color="auto"/>
            </w:tcBorders>
            <w:vAlign w:val="center"/>
          </w:tcPr>
          <w:p w14:paraId="42A995B4" w14:textId="77777777" w:rsidR="001777E4" w:rsidRPr="00A21B52" w:rsidRDefault="001777E4" w:rsidP="002615F9">
            <w:pPr>
              <w:keepNext/>
              <w:keepLines/>
              <w:spacing w:after="0"/>
              <w:jc w:val="center"/>
              <w:rPr>
                <w:rFonts w:ascii="Arial" w:eastAsia="等线" w:hAnsi="Arial"/>
                <w:color w:val="000000"/>
                <w:sz w:val="18"/>
                <w:lang w:eastAsia="zh-CN"/>
              </w:rPr>
            </w:pPr>
            <w:r>
              <w:rPr>
                <w:rFonts w:ascii="Arial" w:eastAsia="等线" w:hAnsi="Arial"/>
                <w:color w:val="000000"/>
                <w:sz w:val="18"/>
                <w:lang w:eastAsia="zh-CN"/>
              </w:rPr>
              <w:t>0</w:t>
            </w:r>
          </w:p>
        </w:tc>
        <w:tc>
          <w:tcPr>
            <w:tcW w:w="1948" w:type="dxa"/>
            <w:tcBorders>
              <w:top w:val="single" w:sz="4" w:space="0" w:color="auto"/>
              <w:left w:val="single" w:sz="4" w:space="0" w:color="auto"/>
              <w:bottom w:val="single" w:sz="4" w:space="0" w:color="auto"/>
              <w:right w:val="single" w:sz="4" w:space="0" w:color="auto"/>
            </w:tcBorders>
            <w:vAlign w:val="center"/>
          </w:tcPr>
          <w:p w14:paraId="7EE0F1AE" w14:textId="77777777" w:rsidR="001777E4" w:rsidRPr="00A21B52" w:rsidRDefault="001777E4" w:rsidP="002615F9">
            <w:pPr>
              <w:keepNext/>
              <w:keepLines/>
              <w:spacing w:after="0"/>
              <w:jc w:val="center"/>
              <w:rPr>
                <w:rFonts w:ascii="Arial" w:eastAsia="等线" w:hAnsi="Arial"/>
                <w:color w:val="000000"/>
                <w:sz w:val="18"/>
                <w:lang w:eastAsia="zh-CN"/>
              </w:rPr>
            </w:pPr>
            <w:r>
              <w:rPr>
                <w:rFonts w:ascii="Arial" w:eastAsia="等线" w:hAnsi="Arial"/>
                <w:color w:val="000000"/>
                <w:sz w:val="18"/>
                <w:lang w:eastAsia="zh-CN"/>
              </w:rPr>
              <w:t>0.5</w:t>
            </w:r>
          </w:p>
        </w:tc>
        <w:tc>
          <w:tcPr>
            <w:tcW w:w="1949" w:type="dxa"/>
            <w:tcBorders>
              <w:top w:val="single" w:sz="4" w:space="0" w:color="auto"/>
              <w:left w:val="single" w:sz="4" w:space="0" w:color="auto"/>
              <w:bottom w:val="single" w:sz="4" w:space="0" w:color="auto"/>
              <w:right w:val="single" w:sz="4" w:space="0" w:color="auto"/>
            </w:tcBorders>
            <w:vAlign w:val="center"/>
          </w:tcPr>
          <w:p w14:paraId="16A49181" w14:textId="77777777" w:rsidR="001777E4" w:rsidRPr="00A21B52" w:rsidRDefault="001777E4" w:rsidP="002615F9">
            <w:pPr>
              <w:keepNext/>
              <w:keepLines/>
              <w:spacing w:after="0"/>
              <w:jc w:val="center"/>
              <w:rPr>
                <w:rFonts w:ascii="Arial" w:eastAsia="等线" w:hAnsi="Arial"/>
                <w:color w:val="000000"/>
                <w:sz w:val="18"/>
                <w:lang w:eastAsia="zh-CN"/>
              </w:rPr>
            </w:pPr>
            <w:r>
              <w:rPr>
                <w:rFonts w:ascii="Arial" w:eastAsia="等线" w:hAnsi="Arial"/>
                <w:color w:val="000000"/>
                <w:sz w:val="18"/>
                <w:lang w:eastAsia="zh-CN"/>
              </w:rPr>
              <w:t>0.5</w:t>
            </w:r>
          </w:p>
        </w:tc>
      </w:tr>
      <w:tr w:rsidR="001777E4" w14:paraId="647E80CE" w14:textId="77777777" w:rsidTr="002615F9">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hideMark/>
          </w:tcPr>
          <w:p w14:paraId="2FDE71DC" w14:textId="77777777" w:rsidR="001777E4" w:rsidRPr="00A21B52" w:rsidRDefault="001777E4" w:rsidP="002615F9">
            <w:pPr>
              <w:keepLines/>
              <w:spacing w:after="0"/>
              <w:ind w:left="870" w:hanging="870"/>
              <w:rPr>
                <w:rFonts w:eastAsia="等线" w:cs="Arial"/>
                <w:color w:val="000000"/>
                <w:lang w:eastAsia="ja-JP"/>
              </w:rPr>
            </w:pPr>
            <w:r w:rsidRPr="00A21B52">
              <w:rPr>
                <w:rFonts w:ascii="Arial" w:eastAsia="等线" w:hAnsi="Arial" w:cs="Arial"/>
                <w:color w:val="000000"/>
                <w:sz w:val="18"/>
                <w:lang w:eastAsia="ja-JP"/>
              </w:rPr>
              <w:t>NOTE *:</w:t>
            </w:r>
            <w:r w:rsidRPr="00A21B52">
              <w:rPr>
                <w:rFonts w:ascii="Arial" w:eastAsia="等线" w:hAnsi="Arial" w:cs="Arial"/>
                <w:color w:val="000000"/>
                <w:sz w:val="18"/>
                <w:lang w:eastAsia="ja-JP"/>
              </w:rPr>
              <w:tab/>
              <w:t xml:space="preserve"> “-” denotes ΔR</w:t>
            </w:r>
            <w:r w:rsidRPr="00A21B52">
              <w:rPr>
                <w:rFonts w:ascii="Arial" w:eastAsia="等线" w:hAnsi="Arial" w:cs="Arial"/>
                <w:color w:val="000000"/>
                <w:sz w:val="18"/>
                <w:vertAlign w:val="subscript"/>
                <w:lang w:eastAsia="ja-JP"/>
              </w:rPr>
              <w:t>IB,c</w:t>
            </w:r>
            <w:r w:rsidRPr="00A21B52">
              <w:rPr>
                <w:rFonts w:ascii="Arial" w:eastAsia="等线" w:hAnsi="Arial" w:cs="Arial"/>
                <w:color w:val="000000"/>
                <w:sz w:val="18"/>
                <w:lang w:eastAsia="ja-JP"/>
              </w:rPr>
              <w:t xml:space="preserve"> = 0.</w:t>
            </w:r>
          </w:p>
          <w:p w14:paraId="03C2D553" w14:textId="77777777" w:rsidR="001777E4" w:rsidRPr="00A21B52" w:rsidRDefault="001777E4" w:rsidP="002615F9">
            <w:pPr>
              <w:keepLines/>
              <w:spacing w:after="0"/>
              <w:ind w:left="870" w:hanging="870"/>
              <w:rPr>
                <w:rFonts w:ascii="Arial" w:eastAsia="等线" w:hAnsi="Arial"/>
                <w:color w:val="000000"/>
                <w:sz w:val="18"/>
                <w:lang w:val="en-US"/>
              </w:rPr>
            </w:pPr>
            <w:r w:rsidRPr="00A21B52">
              <w:rPr>
                <w:rFonts w:ascii="Arial" w:eastAsia="等线" w:hAnsi="Arial" w:cs="Arial"/>
                <w:color w:val="000000"/>
                <w:sz w:val="18"/>
                <w:lang w:eastAsia="ja-JP"/>
              </w:rPr>
              <w:t>NOTE **:</w:t>
            </w:r>
            <w:r w:rsidRPr="00A21B52">
              <w:rPr>
                <w:rFonts w:ascii="Arial" w:eastAsia="等线" w:hAnsi="Arial" w:cs="Arial"/>
                <w:color w:val="000000"/>
                <w:sz w:val="18"/>
                <w:lang w:eastAsia="ja-JP"/>
              </w:rPr>
              <w:tab/>
              <w:t>The component band order in the configuration should be listed by the order of NR bands, such as for CA_n1-n3-n8 the band order from left to right is n1, n3 and n8.</w:t>
            </w:r>
          </w:p>
        </w:tc>
      </w:tr>
    </w:tbl>
    <w:p w14:paraId="64204CC1" w14:textId="77777777" w:rsidR="001777E4" w:rsidRDefault="001777E4" w:rsidP="001777E4"/>
    <w:p w14:paraId="71DEA03E" w14:textId="02EB9ADB" w:rsidR="00E54765" w:rsidRDefault="00E54765" w:rsidP="004B5957">
      <w:pPr>
        <w:pStyle w:val="21"/>
      </w:pPr>
      <w:bookmarkStart w:id="229" w:name="_Toc136288224"/>
      <w:r>
        <w:t>5.17</w:t>
      </w:r>
      <w:r>
        <w:tab/>
        <w:t>CA_n3-n78-n79</w:t>
      </w:r>
      <w:bookmarkEnd w:id="229"/>
    </w:p>
    <w:p w14:paraId="04B653E0" w14:textId="3172EE9F" w:rsidR="00E54765" w:rsidRPr="00E54765" w:rsidRDefault="00E54765" w:rsidP="00E54765">
      <w:pPr>
        <w:pStyle w:val="31"/>
      </w:pPr>
      <w:bookmarkStart w:id="230" w:name="_Toc136288225"/>
      <w:r>
        <w:t>5.17.1</w:t>
      </w:r>
      <w:r>
        <w:tab/>
      </w:r>
      <w:r w:rsidRPr="00E54765">
        <w:t>Common for 1 band UL and 2 bands UL CA</w:t>
      </w:r>
      <w:bookmarkEnd w:id="230"/>
    </w:p>
    <w:p w14:paraId="61BC7AD6" w14:textId="624B2F54" w:rsidR="00E54765" w:rsidRDefault="00E54765" w:rsidP="00E54765">
      <w:pPr>
        <w:pStyle w:val="41"/>
      </w:pPr>
      <w:bookmarkStart w:id="231" w:name="_Toc136288226"/>
      <w:r>
        <w:t>5.17.1.1</w:t>
      </w:r>
      <w:r>
        <w:tab/>
      </w:r>
      <w:r w:rsidRPr="00E54765">
        <w:t>Operating bands for CA</w:t>
      </w:r>
      <w:bookmarkEnd w:id="231"/>
    </w:p>
    <w:p w14:paraId="16C14201" w14:textId="57A88FFC" w:rsidR="00E54765" w:rsidRDefault="00E54765" w:rsidP="00E54765">
      <w:pPr>
        <w:pStyle w:val="TH"/>
      </w:pPr>
      <w:r>
        <w:rPr>
          <w:rFonts w:cs="Arial"/>
        </w:rPr>
        <w:t xml:space="preserve">Table </w:t>
      </w:r>
      <w:r>
        <w:rPr>
          <w:rFonts w:cs="Arial"/>
          <w:lang w:val="en-US" w:eastAsia="zh-CN"/>
        </w:rPr>
        <w:t>5.17</w:t>
      </w:r>
      <w:r>
        <w:rPr>
          <w:rFonts w:cs="Arial"/>
          <w:lang w:eastAsia="zh-CN"/>
        </w:rPr>
        <w:t>.</w:t>
      </w:r>
      <w:r>
        <w:rPr>
          <w:rFonts w:cs="Arial"/>
          <w:lang w:val="en-US" w:eastAsia="zh-CN"/>
        </w:rPr>
        <w:t>1</w:t>
      </w:r>
      <w:r>
        <w:rPr>
          <w:rFonts w:cs="Arial"/>
          <w:lang w:eastAsia="zh-CN"/>
        </w:rPr>
        <w:t>.1</w:t>
      </w:r>
      <w:r>
        <w:rPr>
          <w:rFonts w:cs="Arial"/>
        </w:rPr>
        <w:t>-1</w:t>
      </w:r>
      <w: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E54765" w14:paraId="7EEC64FB" w14:textId="77777777" w:rsidTr="002615F9">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0F0DE72D" w14:textId="77777777" w:rsidR="00E54765" w:rsidRDefault="00E54765" w:rsidP="002615F9">
            <w:pPr>
              <w:pStyle w:val="TAH"/>
              <w:rPr>
                <w:rFonts w:eastAsia="Malgun Gothic" w:cs="Arial"/>
              </w:rPr>
            </w:pPr>
            <w:r>
              <w:rPr>
                <w:rFonts w:eastAsia="Malgun Gothic" w:cs="Arial"/>
                <w:lang w:eastAsia="ja-JP"/>
              </w:rPr>
              <w:t>NR</w:t>
            </w:r>
            <w:r>
              <w:rPr>
                <w:rFonts w:eastAsia="Malgun Gothic" w:cs="Arial"/>
              </w:rPr>
              <w:t xml:space="preserve"> Band</w:t>
            </w:r>
          </w:p>
        </w:tc>
        <w:tc>
          <w:tcPr>
            <w:tcW w:w="2976" w:type="dxa"/>
            <w:gridSpan w:val="3"/>
            <w:tcBorders>
              <w:top w:val="single" w:sz="4" w:space="0" w:color="auto"/>
              <w:left w:val="single" w:sz="4" w:space="0" w:color="auto"/>
              <w:bottom w:val="single" w:sz="4" w:space="0" w:color="auto"/>
              <w:right w:val="single" w:sz="4" w:space="0" w:color="auto"/>
            </w:tcBorders>
            <w:hideMark/>
          </w:tcPr>
          <w:p w14:paraId="236A4F6A" w14:textId="77777777" w:rsidR="00E54765" w:rsidRDefault="00E54765" w:rsidP="002615F9">
            <w:pPr>
              <w:pStyle w:val="TAH"/>
              <w:rPr>
                <w:rFonts w:eastAsia="Malgun Gothic" w:cs="Arial"/>
              </w:rPr>
            </w:pPr>
            <w:r>
              <w:rPr>
                <w:rFonts w:eastAsia="Malgun Gothic" w:cs="Arial"/>
              </w:rPr>
              <w:t>Uplink (UL) band</w:t>
            </w:r>
          </w:p>
        </w:tc>
        <w:tc>
          <w:tcPr>
            <w:tcW w:w="3116" w:type="dxa"/>
            <w:gridSpan w:val="3"/>
            <w:tcBorders>
              <w:top w:val="single" w:sz="4" w:space="0" w:color="auto"/>
              <w:left w:val="single" w:sz="4" w:space="0" w:color="auto"/>
              <w:bottom w:val="single" w:sz="4" w:space="0" w:color="auto"/>
              <w:right w:val="single" w:sz="4" w:space="0" w:color="auto"/>
            </w:tcBorders>
            <w:hideMark/>
          </w:tcPr>
          <w:p w14:paraId="40755379" w14:textId="77777777" w:rsidR="00E54765" w:rsidRDefault="00E54765" w:rsidP="002615F9">
            <w:pPr>
              <w:pStyle w:val="TAH"/>
              <w:rPr>
                <w:rFonts w:eastAsia="Malgun Gothic" w:cs="Arial"/>
              </w:rPr>
            </w:pPr>
            <w:r>
              <w:rPr>
                <w:rFonts w:eastAsia="Malgun Gothic" w:cs="Arial"/>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70102B1C" w14:textId="77777777" w:rsidR="00E54765" w:rsidRDefault="00E54765" w:rsidP="002615F9">
            <w:pPr>
              <w:pStyle w:val="TAH"/>
              <w:rPr>
                <w:rFonts w:eastAsia="Malgun Gothic" w:cs="Arial"/>
              </w:rPr>
            </w:pPr>
            <w:r>
              <w:rPr>
                <w:rFonts w:eastAsia="Malgun Gothic" w:cs="Arial"/>
              </w:rPr>
              <w:t>Duplex</w:t>
            </w:r>
          </w:p>
          <w:p w14:paraId="3752CF6D" w14:textId="77777777" w:rsidR="00E54765" w:rsidRDefault="00E54765" w:rsidP="002615F9">
            <w:pPr>
              <w:pStyle w:val="TAH"/>
              <w:rPr>
                <w:rFonts w:ascii="Times New Roman" w:eastAsia="Malgun Gothic" w:hAnsi="Times New Roman"/>
              </w:rPr>
            </w:pPr>
            <w:r>
              <w:rPr>
                <w:rFonts w:eastAsia="Malgun Gothic" w:cs="Arial"/>
              </w:rPr>
              <w:t>mode</w:t>
            </w:r>
          </w:p>
        </w:tc>
      </w:tr>
      <w:tr w:rsidR="00E54765" w14:paraId="6C323982" w14:textId="77777777" w:rsidTr="002615F9">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4DEAEFF6" w14:textId="77777777" w:rsidR="00E54765" w:rsidRDefault="00E54765" w:rsidP="002615F9">
            <w:pPr>
              <w:spacing w:after="0"/>
              <w:rPr>
                <w:rFonts w:ascii="Arial" w:eastAsia="Malgun Gothic" w:hAnsi="Arial" w:cs="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49049718" w14:textId="77777777" w:rsidR="00E54765" w:rsidRDefault="00E54765" w:rsidP="002615F9">
            <w:pPr>
              <w:pStyle w:val="TAH"/>
              <w:rPr>
                <w:rFonts w:eastAsia="Malgun Gothic" w:cs="Arial"/>
              </w:rPr>
            </w:pPr>
            <w:r>
              <w:rPr>
                <w:rFonts w:eastAsia="Malgun Gothic" w:cs="Arial"/>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hideMark/>
          </w:tcPr>
          <w:p w14:paraId="50254EAE" w14:textId="77777777" w:rsidR="00E54765" w:rsidRDefault="00E54765" w:rsidP="002615F9">
            <w:pPr>
              <w:pStyle w:val="TAH"/>
              <w:rPr>
                <w:rFonts w:eastAsia="Malgun Gothic" w:cs="Arial"/>
              </w:rPr>
            </w:pPr>
            <w:r>
              <w:rPr>
                <w:rFonts w:eastAsia="Malgun Gothic" w:cs="Arial"/>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424856AE" w14:textId="77777777" w:rsidR="00E54765" w:rsidRDefault="00E54765" w:rsidP="002615F9">
            <w:pPr>
              <w:spacing w:after="0"/>
              <w:rPr>
                <w:rFonts w:eastAsia="Malgun Gothic"/>
                <w:b/>
                <w:sz w:val="18"/>
              </w:rPr>
            </w:pPr>
          </w:p>
        </w:tc>
      </w:tr>
      <w:tr w:rsidR="00E54765" w14:paraId="07A61D30" w14:textId="77777777" w:rsidTr="002615F9">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5DD52A6F" w14:textId="77777777" w:rsidR="00E54765" w:rsidRDefault="00E54765" w:rsidP="002615F9">
            <w:pPr>
              <w:spacing w:after="0"/>
              <w:rPr>
                <w:rFonts w:ascii="Arial" w:eastAsia="Malgun Gothic" w:hAnsi="Arial" w:cs="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55C9C80E" w14:textId="77777777" w:rsidR="00E54765" w:rsidRDefault="00E54765" w:rsidP="002615F9">
            <w:pPr>
              <w:pStyle w:val="TAH"/>
              <w:rPr>
                <w:rFonts w:eastAsia="Malgun Gothic" w:cs="Arial"/>
              </w:rPr>
            </w:pPr>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14:paraId="390C91DC" w14:textId="77777777" w:rsidR="00E54765" w:rsidRDefault="00E54765" w:rsidP="002615F9">
            <w:pPr>
              <w:pStyle w:val="TAH"/>
              <w:rPr>
                <w:rFonts w:eastAsia="Malgun Gothic" w:cs="Arial"/>
              </w:rPr>
            </w:pPr>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3244776B" w14:textId="77777777" w:rsidR="00E54765" w:rsidRDefault="00E54765" w:rsidP="002615F9">
            <w:pPr>
              <w:spacing w:after="0"/>
              <w:rPr>
                <w:rFonts w:eastAsia="Malgun Gothic"/>
                <w:b/>
                <w:sz w:val="18"/>
              </w:rPr>
            </w:pPr>
          </w:p>
        </w:tc>
      </w:tr>
      <w:tr w:rsidR="00E54765" w14:paraId="26312F16" w14:textId="77777777" w:rsidTr="002615F9">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0ABA81B3" w14:textId="77777777" w:rsidR="00E54765" w:rsidRPr="00A21B52" w:rsidRDefault="00E54765" w:rsidP="002615F9">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3</w:t>
            </w:r>
          </w:p>
        </w:tc>
        <w:tc>
          <w:tcPr>
            <w:tcW w:w="1088" w:type="dxa"/>
            <w:tcBorders>
              <w:top w:val="single" w:sz="4" w:space="0" w:color="auto"/>
              <w:left w:val="single" w:sz="4" w:space="0" w:color="auto"/>
              <w:bottom w:val="single" w:sz="4" w:space="0" w:color="auto"/>
              <w:right w:val="nil"/>
            </w:tcBorders>
            <w:vAlign w:val="center"/>
          </w:tcPr>
          <w:p w14:paraId="300E598A" w14:textId="77777777" w:rsidR="00E54765" w:rsidRPr="004B5957" w:rsidRDefault="00E54765"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1710MHz</w:t>
            </w:r>
          </w:p>
        </w:tc>
        <w:tc>
          <w:tcPr>
            <w:tcW w:w="295" w:type="dxa"/>
            <w:tcBorders>
              <w:top w:val="single" w:sz="4" w:space="0" w:color="auto"/>
              <w:left w:val="nil"/>
              <w:bottom w:val="single" w:sz="4" w:space="0" w:color="auto"/>
              <w:right w:val="nil"/>
            </w:tcBorders>
            <w:vAlign w:val="center"/>
            <w:hideMark/>
          </w:tcPr>
          <w:p w14:paraId="318DCEBD" w14:textId="77777777" w:rsidR="00E54765" w:rsidRPr="004B5957" w:rsidRDefault="00E54765" w:rsidP="002615F9">
            <w:pPr>
              <w:keepNext/>
              <w:keepLines/>
              <w:spacing w:after="0"/>
              <w:jc w:val="center"/>
              <w:rPr>
                <w:rFonts w:ascii="Arial" w:eastAsia="宋体" w:hAnsi="Arial" w:cs="Arial"/>
                <w:sz w:val="18"/>
                <w:lang w:val="en-US" w:eastAsia="zh-CN"/>
              </w:rPr>
            </w:pPr>
            <w:r w:rsidRPr="004B5957">
              <w:rPr>
                <w:rFonts w:ascii="Arial" w:eastAsia="宋体" w:hAnsi="Arial" w:cs="Arial"/>
                <w:sz w:val="18"/>
                <w:lang w:val="en-US" w:eastAsia="zh-CN"/>
              </w:rPr>
              <w:t xml:space="preserve"> </w:t>
            </w:r>
            <w:r w:rsidRPr="004B5957">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2840E6B4" w14:textId="77777777" w:rsidR="00E54765" w:rsidRPr="004B5957" w:rsidRDefault="00E54765"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1785MHz</w:t>
            </w:r>
          </w:p>
        </w:tc>
        <w:tc>
          <w:tcPr>
            <w:tcW w:w="1231" w:type="dxa"/>
            <w:tcBorders>
              <w:top w:val="single" w:sz="4" w:space="0" w:color="auto"/>
              <w:left w:val="single" w:sz="4" w:space="0" w:color="auto"/>
              <w:bottom w:val="single" w:sz="4" w:space="0" w:color="auto"/>
              <w:right w:val="nil"/>
            </w:tcBorders>
            <w:vAlign w:val="center"/>
          </w:tcPr>
          <w:p w14:paraId="5CDF4A26" w14:textId="77777777" w:rsidR="00E54765" w:rsidRPr="004B5957" w:rsidRDefault="00E54765"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1805MHz</w:t>
            </w:r>
          </w:p>
        </w:tc>
        <w:tc>
          <w:tcPr>
            <w:tcW w:w="355" w:type="dxa"/>
            <w:tcBorders>
              <w:top w:val="single" w:sz="4" w:space="0" w:color="auto"/>
              <w:left w:val="nil"/>
              <w:bottom w:val="single" w:sz="4" w:space="0" w:color="auto"/>
              <w:right w:val="nil"/>
            </w:tcBorders>
            <w:vAlign w:val="center"/>
            <w:hideMark/>
          </w:tcPr>
          <w:p w14:paraId="7D2C8DEF" w14:textId="77777777" w:rsidR="00E54765" w:rsidRPr="004B5957" w:rsidRDefault="00E54765" w:rsidP="002615F9">
            <w:pPr>
              <w:keepNext/>
              <w:keepLines/>
              <w:spacing w:after="0"/>
              <w:jc w:val="center"/>
              <w:rPr>
                <w:rFonts w:ascii="Arial" w:hAnsi="Arial" w:cs="Arial"/>
                <w:sz w:val="18"/>
                <w:lang w:eastAsia="ja-JP"/>
              </w:rPr>
            </w:pPr>
            <w:r w:rsidRPr="004B5957">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314E0CE0" w14:textId="77777777" w:rsidR="00E54765" w:rsidRPr="004B5957" w:rsidRDefault="00E54765" w:rsidP="002615F9">
            <w:pPr>
              <w:keepNext/>
              <w:keepLines/>
              <w:spacing w:after="0"/>
              <w:jc w:val="center"/>
              <w:rPr>
                <w:rFonts w:ascii="Arial" w:hAnsi="Arial" w:cs="Arial"/>
                <w:sz w:val="18"/>
                <w:lang w:eastAsia="ja-JP"/>
              </w:rPr>
            </w:pPr>
            <w:r w:rsidRPr="004B5957">
              <w:rPr>
                <w:rFonts w:ascii="Arial" w:eastAsia="宋体" w:hAnsi="Arial" w:cs="Arial"/>
                <w:sz w:val="18"/>
                <w:lang w:eastAsia="zh-CN"/>
              </w:rPr>
              <w:t>1880MHz</w:t>
            </w:r>
          </w:p>
        </w:tc>
        <w:tc>
          <w:tcPr>
            <w:tcW w:w="1043" w:type="dxa"/>
            <w:tcBorders>
              <w:top w:val="single" w:sz="4" w:space="0" w:color="auto"/>
              <w:left w:val="single" w:sz="4" w:space="0" w:color="auto"/>
              <w:bottom w:val="single" w:sz="4" w:space="0" w:color="auto"/>
              <w:right w:val="single" w:sz="4" w:space="0" w:color="auto"/>
            </w:tcBorders>
            <w:vAlign w:val="center"/>
          </w:tcPr>
          <w:p w14:paraId="1A50BB61" w14:textId="77777777" w:rsidR="00E54765" w:rsidRPr="004B5957" w:rsidRDefault="00E54765"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FDD</w:t>
            </w:r>
          </w:p>
        </w:tc>
      </w:tr>
      <w:tr w:rsidR="00E54765" w14:paraId="3CD5466D" w14:textId="77777777" w:rsidTr="002615F9">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47E83755" w14:textId="77777777" w:rsidR="00E54765" w:rsidRDefault="00E54765" w:rsidP="002615F9">
            <w:pPr>
              <w:keepNext/>
              <w:keepLines/>
              <w:spacing w:after="0"/>
              <w:jc w:val="center"/>
              <w:rPr>
                <w:rFonts w:ascii="Arial"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78</w:t>
            </w:r>
          </w:p>
        </w:tc>
        <w:tc>
          <w:tcPr>
            <w:tcW w:w="1088" w:type="dxa"/>
            <w:tcBorders>
              <w:top w:val="single" w:sz="4" w:space="0" w:color="auto"/>
              <w:left w:val="single" w:sz="4" w:space="0" w:color="auto"/>
              <w:bottom w:val="single" w:sz="4" w:space="0" w:color="auto"/>
              <w:right w:val="nil"/>
            </w:tcBorders>
            <w:vAlign w:val="center"/>
          </w:tcPr>
          <w:p w14:paraId="329F97A3" w14:textId="77777777" w:rsidR="00E54765" w:rsidRPr="004B5957" w:rsidRDefault="00E54765"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3300MHz</w:t>
            </w:r>
          </w:p>
        </w:tc>
        <w:tc>
          <w:tcPr>
            <w:tcW w:w="295" w:type="dxa"/>
            <w:tcBorders>
              <w:top w:val="single" w:sz="4" w:space="0" w:color="auto"/>
              <w:left w:val="nil"/>
              <w:bottom w:val="single" w:sz="4" w:space="0" w:color="auto"/>
              <w:right w:val="nil"/>
            </w:tcBorders>
            <w:vAlign w:val="center"/>
            <w:hideMark/>
          </w:tcPr>
          <w:p w14:paraId="2F89274D" w14:textId="77777777" w:rsidR="00E54765" w:rsidRPr="004B5957" w:rsidRDefault="00E54765" w:rsidP="002615F9">
            <w:pPr>
              <w:keepNext/>
              <w:keepLines/>
              <w:spacing w:after="0"/>
              <w:jc w:val="center"/>
              <w:rPr>
                <w:rFonts w:ascii="Arial" w:hAnsi="Arial" w:cs="Arial"/>
                <w:sz w:val="18"/>
                <w:lang w:eastAsia="ja-JP"/>
              </w:rPr>
            </w:pPr>
            <w:r w:rsidRPr="004B5957">
              <w:rPr>
                <w:rFonts w:ascii="Arial" w:eastAsia="宋体" w:hAnsi="Arial" w:cs="Arial"/>
                <w:sz w:val="18"/>
                <w:lang w:val="en-US" w:eastAsia="zh-CN"/>
              </w:rPr>
              <w:t xml:space="preserve"> </w:t>
            </w:r>
            <w:r w:rsidRPr="004B5957">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3BB57BB5" w14:textId="77777777" w:rsidR="00E54765" w:rsidRPr="004B5957" w:rsidRDefault="00E54765" w:rsidP="002615F9">
            <w:pPr>
              <w:keepNext/>
              <w:keepLines/>
              <w:spacing w:after="0"/>
              <w:jc w:val="center"/>
              <w:rPr>
                <w:rFonts w:ascii="Arial" w:hAnsi="Arial" w:cs="Arial"/>
                <w:sz w:val="18"/>
                <w:lang w:eastAsia="ja-JP"/>
              </w:rPr>
            </w:pPr>
            <w:r w:rsidRPr="004B5957">
              <w:rPr>
                <w:rFonts w:ascii="Arial" w:eastAsia="宋体" w:hAnsi="Arial" w:cs="Arial"/>
                <w:sz w:val="18"/>
                <w:lang w:eastAsia="zh-CN"/>
              </w:rPr>
              <w:t>3800MHz</w:t>
            </w:r>
          </w:p>
        </w:tc>
        <w:tc>
          <w:tcPr>
            <w:tcW w:w="1231" w:type="dxa"/>
            <w:tcBorders>
              <w:top w:val="single" w:sz="4" w:space="0" w:color="auto"/>
              <w:left w:val="single" w:sz="4" w:space="0" w:color="auto"/>
              <w:bottom w:val="single" w:sz="4" w:space="0" w:color="auto"/>
              <w:right w:val="nil"/>
            </w:tcBorders>
            <w:vAlign w:val="center"/>
          </w:tcPr>
          <w:p w14:paraId="3C579437" w14:textId="77777777" w:rsidR="00E54765" w:rsidRPr="004B5957" w:rsidRDefault="00E54765"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3300MHz</w:t>
            </w:r>
          </w:p>
        </w:tc>
        <w:tc>
          <w:tcPr>
            <w:tcW w:w="355" w:type="dxa"/>
            <w:tcBorders>
              <w:top w:val="single" w:sz="4" w:space="0" w:color="auto"/>
              <w:left w:val="nil"/>
              <w:bottom w:val="single" w:sz="4" w:space="0" w:color="auto"/>
              <w:right w:val="nil"/>
            </w:tcBorders>
            <w:vAlign w:val="center"/>
            <w:hideMark/>
          </w:tcPr>
          <w:p w14:paraId="06DDC412" w14:textId="77777777" w:rsidR="00E54765" w:rsidRPr="004B5957" w:rsidRDefault="00E54765" w:rsidP="002615F9">
            <w:pPr>
              <w:keepNext/>
              <w:keepLines/>
              <w:spacing w:after="0"/>
              <w:jc w:val="center"/>
              <w:rPr>
                <w:rFonts w:ascii="Arial" w:hAnsi="Arial" w:cs="Arial"/>
                <w:sz w:val="18"/>
                <w:lang w:eastAsia="ja-JP"/>
              </w:rPr>
            </w:pPr>
            <w:r w:rsidRPr="004B5957">
              <w:rPr>
                <w:rFonts w:ascii="Arial" w:eastAsia="宋体" w:hAnsi="Arial" w:cs="Arial"/>
                <w:sz w:val="18"/>
                <w:lang w:val="en-US" w:eastAsia="zh-CN"/>
              </w:rPr>
              <w:t xml:space="preserve"> </w:t>
            </w:r>
            <w:r w:rsidRPr="004B5957">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04B7A1F6" w14:textId="77777777" w:rsidR="00E54765" w:rsidRPr="004B5957" w:rsidRDefault="00E54765" w:rsidP="002615F9">
            <w:pPr>
              <w:keepNext/>
              <w:keepLines/>
              <w:spacing w:after="0"/>
              <w:jc w:val="center"/>
              <w:rPr>
                <w:rFonts w:ascii="Arial" w:hAnsi="Arial" w:cs="Arial"/>
                <w:sz w:val="18"/>
                <w:lang w:eastAsia="ja-JP"/>
              </w:rPr>
            </w:pPr>
            <w:r w:rsidRPr="004B5957">
              <w:rPr>
                <w:rFonts w:ascii="Arial" w:eastAsia="宋体" w:hAnsi="Arial" w:cs="Arial"/>
                <w:sz w:val="18"/>
                <w:lang w:eastAsia="zh-CN"/>
              </w:rPr>
              <w:t>3800MHz</w:t>
            </w:r>
          </w:p>
        </w:tc>
        <w:tc>
          <w:tcPr>
            <w:tcW w:w="1043" w:type="dxa"/>
            <w:tcBorders>
              <w:top w:val="single" w:sz="4" w:space="0" w:color="auto"/>
              <w:left w:val="single" w:sz="4" w:space="0" w:color="auto"/>
              <w:bottom w:val="single" w:sz="4" w:space="0" w:color="auto"/>
              <w:right w:val="single" w:sz="4" w:space="0" w:color="auto"/>
            </w:tcBorders>
            <w:vAlign w:val="center"/>
          </w:tcPr>
          <w:p w14:paraId="13CD0F6B" w14:textId="77777777" w:rsidR="00E54765" w:rsidRPr="004B5957" w:rsidRDefault="00E54765"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TDD</w:t>
            </w:r>
          </w:p>
        </w:tc>
      </w:tr>
      <w:tr w:rsidR="00E54765" w14:paraId="7DF6ADB4" w14:textId="77777777" w:rsidTr="002615F9">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5CFB932C" w14:textId="77777777" w:rsidR="00E54765" w:rsidRDefault="00E54765" w:rsidP="002615F9">
            <w:pPr>
              <w:keepNext/>
              <w:keepLines/>
              <w:spacing w:after="0"/>
              <w:jc w:val="center"/>
              <w:rPr>
                <w:rFonts w:ascii="Arial" w:hAnsi="Arial" w:cs="Arial"/>
                <w:sz w:val="18"/>
                <w:lang w:val="en-US" w:eastAsia="zh-CN"/>
              </w:rPr>
            </w:pPr>
            <w:r>
              <w:rPr>
                <w:rFonts w:ascii="Arial" w:eastAsia="宋体" w:hAnsi="Arial" w:cs="Arial"/>
                <w:sz w:val="18"/>
                <w:lang w:val="en-US" w:eastAsia="zh-CN"/>
              </w:rPr>
              <w:t>n79</w:t>
            </w:r>
          </w:p>
        </w:tc>
        <w:tc>
          <w:tcPr>
            <w:tcW w:w="1088" w:type="dxa"/>
            <w:tcBorders>
              <w:top w:val="single" w:sz="4" w:space="0" w:color="auto"/>
              <w:left w:val="single" w:sz="4" w:space="0" w:color="auto"/>
              <w:bottom w:val="single" w:sz="4" w:space="0" w:color="auto"/>
              <w:right w:val="nil"/>
            </w:tcBorders>
            <w:vAlign w:val="center"/>
          </w:tcPr>
          <w:p w14:paraId="3A49D514" w14:textId="77777777" w:rsidR="00E54765" w:rsidRPr="004B5957" w:rsidRDefault="00E54765"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4400MHz</w:t>
            </w:r>
          </w:p>
        </w:tc>
        <w:tc>
          <w:tcPr>
            <w:tcW w:w="295" w:type="dxa"/>
            <w:tcBorders>
              <w:top w:val="single" w:sz="4" w:space="0" w:color="auto"/>
              <w:left w:val="nil"/>
              <w:bottom w:val="single" w:sz="4" w:space="0" w:color="auto"/>
              <w:right w:val="nil"/>
            </w:tcBorders>
            <w:vAlign w:val="center"/>
            <w:hideMark/>
          </w:tcPr>
          <w:p w14:paraId="3D802ECA" w14:textId="77777777" w:rsidR="00E54765" w:rsidRPr="004B5957" w:rsidRDefault="00E54765" w:rsidP="002615F9">
            <w:pPr>
              <w:keepNext/>
              <w:keepLines/>
              <w:spacing w:after="0"/>
              <w:jc w:val="center"/>
              <w:rPr>
                <w:rFonts w:ascii="Arial" w:hAnsi="Arial" w:cs="Arial"/>
                <w:sz w:val="18"/>
                <w:lang w:val="en-US" w:eastAsia="zh-CN"/>
              </w:rPr>
            </w:pPr>
            <w:r w:rsidRPr="004B5957">
              <w:rPr>
                <w:rFonts w:ascii="Arial" w:eastAsia="宋体" w:hAnsi="Arial" w:cs="Arial"/>
                <w:sz w:val="18"/>
                <w:lang w:val="en-US" w:eastAsia="zh-CN"/>
              </w:rPr>
              <w:t xml:space="preserve"> </w:t>
            </w:r>
            <w:r w:rsidRPr="004B5957">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798FE301" w14:textId="77777777" w:rsidR="00E54765" w:rsidRPr="004B5957" w:rsidRDefault="00E54765" w:rsidP="002615F9">
            <w:pPr>
              <w:keepNext/>
              <w:keepLines/>
              <w:spacing w:after="0"/>
              <w:jc w:val="center"/>
              <w:rPr>
                <w:rFonts w:ascii="Arial" w:hAnsi="Arial" w:cs="Arial"/>
                <w:sz w:val="18"/>
                <w:lang w:eastAsia="ja-JP"/>
              </w:rPr>
            </w:pPr>
            <w:r w:rsidRPr="004B5957">
              <w:rPr>
                <w:rFonts w:ascii="Arial" w:eastAsia="宋体" w:hAnsi="Arial" w:cs="Arial"/>
                <w:sz w:val="18"/>
                <w:lang w:eastAsia="zh-CN"/>
              </w:rPr>
              <w:t>5000MHz</w:t>
            </w:r>
          </w:p>
        </w:tc>
        <w:tc>
          <w:tcPr>
            <w:tcW w:w="1231" w:type="dxa"/>
            <w:tcBorders>
              <w:top w:val="single" w:sz="4" w:space="0" w:color="auto"/>
              <w:left w:val="single" w:sz="4" w:space="0" w:color="auto"/>
              <w:bottom w:val="single" w:sz="4" w:space="0" w:color="auto"/>
              <w:right w:val="nil"/>
            </w:tcBorders>
            <w:vAlign w:val="center"/>
          </w:tcPr>
          <w:p w14:paraId="2004A596" w14:textId="77777777" w:rsidR="00E54765" w:rsidRPr="004B5957" w:rsidRDefault="00E54765"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4400MHz</w:t>
            </w:r>
          </w:p>
        </w:tc>
        <w:tc>
          <w:tcPr>
            <w:tcW w:w="355" w:type="dxa"/>
            <w:tcBorders>
              <w:top w:val="single" w:sz="4" w:space="0" w:color="auto"/>
              <w:left w:val="nil"/>
              <w:bottom w:val="single" w:sz="4" w:space="0" w:color="auto"/>
              <w:right w:val="nil"/>
            </w:tcBorders>
            <w:vAlign w:val="center"/>
            <w:hideMark/>
          </w:tcPr>
          <w:p w14:paraId="6D5127A8" w14:textId="77777777" w:rsidR="00E54765" w:rsidRPr="004B5957" w:rsidRDefault="00E54765" w:rsidP="002615F9">
            <w:pPr>
              <w:keepNext/>
              <w:keepLines/>
              <w:spacing w:after="0"/>
              <w:jc w:val="center"/>
              <w:rPr>
                <w:rFonts w:ascii="Arial" w:hAnsi="Arial" w:cs="Arial"/>
                <w:sz w:val="18"/>
                <w:lang w:val="en-US" w:eastAsia="zh-CN"/>
              </w:rPr>
            </w:pPr>
            <w:r w:rsidRPr="004B5957">
              <w:rPr>
                <w:rFonts w:ascii="Arial" w:eastAsia="宋体" w:hAnsi="Arial" w:cs="Arial"/>
                <w:sz w:val="18"/>
                <w:lang w:val="en-US" w:eastAsia="zh-CN"/>
              </w:rPr>
              <w:t xml:space="preserve"> </w:t>
            </w:r>
            <w:r w:rsidRPr="004B5957">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5D6B52C3" w14:textId="77777777" w:rsidR="00E54765" w:rsidRPr="004B5957" w:rsidRDefault="00E54765" w:rsidP="002615F9">
            <w:pPr>
              <w:keepNext/>
              <w:keepLines/>
              <w:spacing w:after="0"/>
              <w:jc w:val="center"/>
              <w:rPr>
                <w:rFonts w:ascii="Arial" w:hAnsi="Arial" w:cs="Arial"/>
                <w:sz w:val="18"/>
                <w:lang w:eastAsia="ja-JP"/>
              </w:rPr>
            </w:pPr>
            <w:r w:rsidRPr="004B5957">
              <w:rPr>
                <w:rFonts w:ascii="Arial" w:eastAsia="宋体" w:hAnsi="Arial" w:cs="Arial"/>
                <w:sz w:val="18"/>
                <w:lang w:eastAsia="zh-CN"/>
              </w:rPr>
              <w:t>5000MHz</w:t>
            </w:r>
          </w:p>
        </w:tc>
        <w:tc>
          <w:tcPr>
            <w:tcW w:w="1043" w:type="dxa"/>
            <w:tcBorders>
              <w:top w:val="single" w:sz="4" w:space="0" w:color="auto"/>
              <w:left w:val="single" w:sz="4" w:space="0" w:color="auto"/>
              <w:bottom w:val="single" w:sz="4" w:space="0" w:color="auto"/>
              <w:right w:val="single" w:sz="4" w:space="0" w:color="auto"/>
            </w:tcBorders>
            <w:vAlign w:val="center"/>
          </w:tcPr>
          <w:p w14:paraId="7952F10E" w14:textId="77777777" w:rsidR="00E54765" w:rsidRPr="004B5957" w:rsidRDefault="00E54765"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TDD</w:t>
            </w:r>
          </w:p>
        </w:tc>
      </w:tr>
    </w:tbl>
    <w:p w14:paraId="7B72C9E6" w14:textId="77777777" w:rsidR="00E54765" w:rsidRPr="00A21B52" w:rsidRDefault="00E54765" w:rsidP="00E54765">
      <w:pPr>
        <w:rPr>
          <w:rFonts w:eastAsia="宋体"/>
          <w:lang w:eastAsia="zh-CN"/>
        </w:rPr>
      </w:pPr>
    </w:p>
    <w:p w14:paraId="7DB871F7" w14:textId="0EB78149" w:rsidR="00E54765" w:rsidRPr="00E54765" w:rsidRDefault="00E54765" w:rsidP="00E54765">
      <w:pPr>
        <w:pStyle w:val="41"/>
      </w:pPr>
      <w:bookmarkStart w:id="232" w:name="_Toc136288227"/>
      <w:r>
        <w:lastRenderedPageBreak/>
        <w:t>5.17.1.2</w:t>
      </w:r>
      <w:r>
        <w:tab/>
      </w:r>
      <w:r w:rsidRPr="00E54765">
        <w:t>Channel bandwidths per operating band for CA</w:t>
      </w:r>
      <w:bookmarkEnd w:id="232"/>
    </w:p>
    <w:p w14:paraId="27F902D9" w14:textId="2381570C" w:rsidR="00E54765" w:rsidRDefault="00E54765" w:rsidP="00E54765">
      <w:pPr>
        <w:pStyle w:val="TH"/>
        <w:rPr>
          <w:rFonts w:cs="Arial"/>
          <w:lang w:val="en-US" w:eastAsia="zh-CN"/>
        </w:rPr>
      </w:pPr>
      <w:r>
        <w:rPr>
          <w:rFonts w:cs="Arial"/>
        </w:rPr>
        <w:t xml:space="preserve">Table </w:t>
      </w:r>
      <w:r>
        <w:rPr>
          <w:rFonts w:cs="Arial"/>
          <w:lang w:val="en-US" w:eastAsia="zh-CN"/>
        </w:rPr>
        <w:t>5.17.1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CA_n3-n78-n79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E54765" w14:paraId="04826F59" w14:textId="77777777" w:rsidTr="002615F9">
        <w:trPr>
          <w:trHeight w:val="187"/>
        </w:trPr>
        <w:tc>
          <w:tcPr>
            <w:tcW w:w="1983" w:type="dxa"/>
            <w:tcBorders>
              <w:top w:val="single" w:sz="4" w:space="0" w:color="auto"/>
              <w:left w:val="single" w:sz="4" w:space="0" w:color="auto"/>
              <w:bottom w:val="single" w:sz="4" w:space="0" w:color="auto"/>
              <w:right w:val="single" w:sz="4" w:space="0" w:color="auto"/>
            </w:tcBorders>
            <w:vAlign w:val="center"/>
            <w:hideMark/>
          </w:tcPr>
          <w:p w14:paraId="16EF0AE3" w14:textId="77777777" w:rsidR="00E54765" w:rsidRDefault="00E54765" w:rsidP="002615F9">
            <w:pPr>
              <w:pStyle w:val="TAH"/>
              <w:rPr>
                <w:szCs w:val="18"/>
                <w:lang w:eastAsia="zh-CN"/>
              </w:rPr>
            </w:pPr>
            <w:r>
              <w:t>NR CA configuration</w:t>
            </w:r>
          </w:p>
        </w:tc>
        <w:tc>
          <w:tcPr>
            <w:tcW w:w="1690" w:type="dxa"/>
            <w:tcBorders>
              <w:top w:val="single" w:sz="4" w:space="0" w:color="auto"/>
              <w:left w:val="single" w:sz="4" w:space="0" w:color="auto"/>
              <w:bottom w:val="single" w:sz="4" w:space="0" w:color="auto"/>
              <w:right w:val="single" w:sz="4" w:space="0" w:color="auto"/>
            </w:tcBorders>
            <w:vAlign w:val="center"/>
            <w:hideMark/>
          </w:tcPr>
          <w:p w14:paraId="6B8167F3" w14:textId="77777777" w:rsidR="00E54765" w:rsidRDefault="00E54765" w:rsidP="002615F9">
            <w:pPr>
              <w:pStyle w:val="TAH"/>
              <w:rPr>
                <w:szCs w:val="18"/>
                <w:lang w:eastAsia="zh-CN"/>
              </w:rPr>
            </w:pPr>
            <w:r>
              <w:t>Uplink CA configuration</w:t>
            </w:r>
            <w:r>
              <w:rPr>
                <w:lang w:eastAsia="zh-CN"/>
              </w:rPr>
              <w:t xml:space="preserve"> </w:t>
            </w:r>
            <w:r>
              <w:t>or single uplink carrier</w:t>
            </w:r>
          </w:p>
        </w:tc>
        <w:tc>
          <w:tcPr>
            <w:tcW w:w="730" w:type="dxa"/>
            <w:tcBorders>
              <w:top w:val="single" w:sz="4" w:space="0" w:color="auto"/>
              <w:left w:val="single" w:sz="4" w:space="0" w:color="auto"/>
              <w:bottom w:val="single" w:sz="4" w:space="0" w:color="auto"/>
              <w:right w:val="single" w:sz="4" w:space="0" w:color="auto"/>
            </w:tcBorders>
            <w:vAlign w:val="center"/>
            <w:hideMark/>
          </w:tcPr>
          <w:p w14:paraId="5E7DCC0A" w14:textId="77777777" w:rsidR="00E54765" w:rsidRDefault="00E54765" w:rsidP="002615F9">
            <w:pPr>
              <w:pStyle w:val="TAH"/>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B0971BA" w14:textId="77777777" w:rsidR="00E54765" w:rsidRDefault="00E54765" w:rsidP="002615F9">
            <w:pPr>
              <w:pStyle w:val="TAH"/>
              <w:rPr>
                <w:rFonts w:cs="Arial"/>
                <w:szCs w:val="18"/>
                <w:lang w:val="en-US" w:eastAsia="zh-CN" w:bidi="ar"/>
              </w:rPr>
            </w:pPr>
            <w:r>
              <w:rPr>
                <w:lang w:eastAsia="zh-CN"/>
              </w:rPr>
              <w:t>Channel bandwidth (MHz)</w:t>
            </w:r>
          </w:p>
        </w:tc>
        <w:tc>
          <w:tcPr>
            <w:tcW w:w="1360" w:type="dxa"/>
            <w:tcBorders>
              <w:top w:val="single" w:sz="4" w:space="0" w:color="auto"/>
              <w:left w:val="single" w:sz="4" w:space="0" w:color="auto"/>
              <w:bottom w:val="nil"/>
              <w:right w:val="single" w:sz="4" w:space="0" w:color="auto"/>
            </w:tcBorders>
            <w:vAlign w:val="center"/>
            <w:hideMark/>
          </w:tcPr>
          <w:p w14:paraId="545CBB18" w14:textId="77777777" w:rsidR="00E54765" w:rsidRDefault="00E54765" w:rsidP="002615F9">
            <w:pPr>
              <w:pStyle w:val="TAH"/>
              <w:rPr>
                <w:szCs w:val="18"/>
                <w:lang w:val="en-US" w:eastAsia="zh-CN"/>
              </w:rPr>
            </w:pPr>
            <w:r>
              <w:t>Bandwidth combination set</w:t>
            </w:r>
          </w:p>
        </w:tc>
      </w:tr>
      <w:tr w:rsidR="00E54765" w14:paraId="16819911" w14:textId="77777777" w:rsidTr="002615F9">
        <w:trPr>
          <w:trHeight w:val="187"/>
        </w:trPr>
        <w:tc>
          <w:tcPr>
            <w:tcW w:w="1983" w:type="dxa"/>
            <w:tcBorders>
              <w:top w:val="single" w:sz="4" w:space="0" w:color="auto"/>
              <w:left w:val="single" w:sz="4" w:space="0" w:color="auto"/>
              <w:bottom w:val="nil"/>
              <w:right w:val="single" w:sz="4" w:space="0" w:color="auto"/>
            </w:tcBorders>
            <w:vAlign w:val="center"/>
            <w:hideMark/>
          </w:tcPr>
          <w:p w14:paraId="1AF664D4" w14:textId="77777777" w:rsidR="00E54765" w:rsidRDefault="00E54765" w:rsidP="002615F9">
            <w:pPr>
              <w:pStyle w:val="TAC"/>
              <w:rPr>
                <w:rFonts w:eastAsia="宋体"/>
                <w:szCs w:val="18"/>
                <w:lang w:val="en-US" w:eastAsia="zh-CN"/>
              </w:rPr>
            </w:pPr>
            <w:r w:rsidRPr="00C75584">
              <w:rPr>
                <w:szCs w:val="18"/>
                <w:lang w:eastAsia="zh-CN"/>
              </w:rPr>
              <w:t>CA_n3A-n7</w:t>
            </w:r>
            <w:r>
              <w:rPr>
                <w:szCs w:val="18"/>
                <w:lang w:eastAsia="zh-CN"/>
              </w:rPr>
              <w:t>8</w:t>
            </w:r>
            <w:r w:rsidRPr="00C75584">
              <w:rPr>
                <w:szCs w:val="18"/>
                <w:lang w:eastAsia="zh-CN"/>
              </w:rPr>
              <w:t>A-n</w:t>
            </w:r>
            <w:r>
              <w:rPr>
                <w:szCs w:val="18"/>
                <w:lang w:eastAsia="zh-CN"/>
              </w:rPr>
              <w:t>79</w:t>
            </w:r>
            <w:r w:rsidRPr="00C75584">
              <w:rPr>
                <w:szCs w:val="18"/>
                <w:lang w:eastAsia="zh-CN"/>
              </w:rPr>
              <w:t>A</w:t>
            </w:r>
          </w:p>
        </w:tc>
        <w:tc>
          <w:tcPr>
            <w:tcW w:w="1690" w:type="dxa"/>
            <w:tcBorders>
              <w:top w:val="single" w:sz="4" w:space="0" w:color="auto"/>
              <w:left w:val="single" w:sz="4" w:space="0" w:color="auto"/>
              <w:bottom w:val="nil"/>
              <w:right w:val="single" w:sz="4" w:space="0" w:color="auto"/>
            </w:tcBorders>
            <w:vAlign w:val="center"/>
            <w:hideMark/>
          </w:tcPr>
          <w:p w14:paraId="7986D508" w14:textId="77777777" w:rsidR="00E54765" w:rsidRPr="00A21B52" w:rsidRDefault="00E54765" w:rsidP="002615F9">
            <w:pPr>
              <w:pStyle w:val="TAC"/>
              <w:rPr>
                <w:rFonts w:eastAsia="宋体"/>
                <w:szCs w:val="18"/>
                <w:lang w:val="en-US" w:eastAsia="zh-CN"/>
              </w:rPr>
            </w:pPr>
            <w:r>
              <w:rPr>
                <w:szCs w:val="18"/>
                <w:lang w:val="en-US" w:eastAsia="zh-CN"/>
              </w:rPr>
              <w:t>-</w:t>
            </w:r>
          </w:p>
          <w:p w14:paraId="44A780B4" w14:textId="77777777" w:rsidR="00E54765" w:rsidRDefault="00E54765" w:rsidP="002615F9">
            <w:pPr>
              <w:pStyle w:val="TAC"/>
              <w:rPr>
                <w:rFonts w:eastAsia="宋体"/>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9014956" w14:textId="77777777" w:rsidR="00E54765" w:rsidRPr="00A21B52" w:rsidRDefault="00E54765" w:rsidP="002615F9">
            <w:pPr>
              <w:pStyle w:val="TAC"/>
              <w:rPr>
                <w:rFonts w:eastAsia="宋体"/>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167612C" w14:textId="77777777" w:rsidR="00E54765" w:rsidRDefault="00E54765" w:rsidP="002615F9">
            <w:pPr>
              <w:keepNext/>
              <w:keepLines/>
              <w:spacing w:after="0"/>
              <w:jc w:val="center"/>
              <w:textAlignment w:val="bottom"/>
              <w:rPr>
                <w:szCs w:val="18"/>
                <w:lang w:val="en-US" w:eastAsia="zh-CN"/>
              </w:rPr>
            </w:pPr>
            <w:r>
              <w:rPr>
                <w:rFonts w:ascii="Arial" w:eastAsia="宋体"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hideMark/>
          </w:tcPr>
          <w:p w14:paraId="2607DBA2" w14:textId="77777777" w:rsidR="00E54765" w:rsidRDefault="00E54765" w:rsidP="002615F9">
            <w:pPr>
              <w:pStyle w:val="TAC"/>
              <w:rPr>
                <w:szCs w:val="18"/>
                <w:lang w:val="en-US" w:eastAsia="zh-CN"/>
              </w:rPr>
            </w:pPr>
            <w:r>
              <w:rPr>
                <w:szCs w:val="18"/>
                <w:lang w:val="en-US" w:eastAsia="zh-CN"/>
              </w:rPr>
              <w:t>0</w:t>
            </w:r>
          </w:p>
        </w:tc>
      </w:tr>
      <w:tr w:rsidR="00E54765" w14:paraId="5DB751E2" w14:textId="77777777" w:rsidTr="002615F9">
        <w:trPr>
          <w:trHeight w:val="187"/>
        </w:trPr>
        <w:tc>
          <w:tcPr>
            <w:tcW w:w="1983" w:type="dxa"/>
            <w:tcBorders>
              <w:top w:val="nil"/>
              <w:left w:val="single" w:sz="4" w:space="0" w:color="auto"/>
              <w:bottom w:val="nil"/>
              <w:right w:val="single" w:sz="4" w:space="0" w:color="auto"/>
            </w:tcBorders>
            <w:vAlign w:val="center"/>
          </w:tcPr>
          <w:p w14:paraId="04D9D208" w14:textId="77777777" w:rsidR="00E54765" w:rsidRDefault="00E54765"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335B40DE" w14:textId="77777777" w:rsidR="00E54765" w:rsidRDefault="00E54765"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ED454D2" w14:textId="77777777" w:rsidR="00E54765" w:rsidRDefault="00E54765" w:rsidP="002615F9">
            <w:pPr>
              <w:pStyle w:val="TAC"/>
              <w:rPr>
                <w:szCs w:val="18"/>
                <w:lang w:val="en-US" w:eastAsia="zh-CN"/>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2C6E3C4" w14:textId="77777777" w:rsidR="00E54765" w:rsidRDefault="00E54765" w:rsidP="002615F9">
            <w:pPr>
              <w:keepNext/>
              <w:keepLines/>
              <w:spacing w:after="0"/>
              <w:jc w:val="center"/>
              <w:textAlignment w:val="bottom"/>
              <w:rPr>
                <w:szCs w:val="18"/>
                <w:lang w:val="en-US" w:eastAsia="zh-CN"/>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nil"/>
              <w:right w:val="single" w:sz="4" w:space="0" w:color="auto"/>
            </w:tcBorders>
            <w:vAlign w:val="center"/>
          </w:tcPr>
          <w:p w14:paraId="631CAA1F" w14:textId="77777777" w:rsidR="00E54765" w:rsidRDefault="00E54765" w:rsidP="002615F9">
            <w:pPr>
              <w:pStyle w:val="TAC"/>
              <w:rPr>
                <w:szCs w:val="18"/>
                <w:lang w:val="en-US" w:eastAsia="zh-CN"/>
              </w:rPr>
            </w:pPr>
          </w:p>
        </w:tc>
      </w:tr>
      <w:tr w:rsidR="00E54765" w14:paraId="7447A661"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5CCD3726" w14:textId="77777777" w:rsidR="00E54765" w:rsidRDefault="00E54765"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47C983CC" w14:textId="77777777" w:rsidR="00E54765" w:rsidRDefault="00E54765"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8D1FE88" w14:textId="77777777" w:rsidR="00E54765" w:rsidRDefault="00E54765" w:rsidP="002615F9">
            <w:pPr>
              <w:pStyle w:val="TAC"/>
              <w:rPr>
                <w:szCs w:val="18"/>
                <w:lang w:val="en-US" w:eastAsia="zh-CN"/>
              </w:rPr>
            </w:pPr>
            <w:r>
              <w:rPr>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B1E5D94" w14:textId="77777777" w:rsidR="00E54765" w:rsidRDefault="00E54765" w:rsidP="002615F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66F8DD1E" w14:textId="77777777" w:rsidR="00E54765" w:rsidRPr="00A21B52" w:rsidRDefault="00E54765" w:rsidP="002615F9">
            <w:pPr>
              <w:pStyle w:val="TAC"/>
              <w:rPr>
                <w:rFonts w:eastAsia="宋体"/>
                <w:szCs w:val="18"/>
                <w:lang w:val="en-US" w:eastAsia="zh-CN"/>
              </w:rPr>
            </w:pPr>
          </w:p>
        </w:tc>
      </w:tr>
      <w:tr w:rsidR="00E54765" w14:paraId="2FBF3D7C" w14:textId="77777777" w:rsidTr="002615F9">
        <w:trPr>
          <w:trHeight w:val="187"/>
        </w:trPr>
        <w:tc>
          <w:tcPr>
            <w:tcW w:w="1983" w:type="dxa"/>
            <w:tcBorders>
              <w:top w:val="single" w:sz="4" w:space="0" w:color="auto"/>
              <w:left w:val="single" w:sz="4" w:space="0" w:color="auto"/>
              <w:bottom w:val="nil"/>
              <w:right w:val="single" w:sz="4" w:space="0" w:color="auto"/>
            </w:tcBorders>
            <w:vAlign w:val="center"/>
          </w:tcPr>
          <w:p w14:paraId="7BC6D94F" w14:textId="77777777" w:rsidR="00E54765" w:rsidRDefault="00E54765" w:rsidP="002615F9">
            <w:pPr>
              <w:pStyle w:val="TAC"/>
              <w:rPr>
                <w:szCs w:val="18"/>
                <w:lang w:val="en-US" w:eastAsia="zh-CN"/>
              </w:rPr>
            </w:pPr>
            <w:r w:rsidRPr="006A4F1E">
              <w:rPr>
                <w:szCs w:val="18"/>
                <w:lang w:val="en-US" w:eastAsia="zh-CN"/>
              </w:rPr>
              <w:t>CA_n3A-n78A-n79C</w:t>
            </w:r>
          </w:p>
        </w:tc>
        <w:tc>
          <w:tcPr>
            <w:tcW w:w="1690" w:type="dxa"/>
            <w:tcBorders>
              <w:top w:val="single" w:sz="4" w:space="0" w:color="auto"/>
              <w:left w:val="single" w:sz="4" w:space="0" w:color="auto"/>
              <w:bottom w:val="nil"/>
              <w:right w:val="single" w:sz="4" w:space="0" w:color="auto"/>
            </w:tcBorders>
            <w:vAlign w:val="center"/>
          </w:tcPr>
          <w:p w14:paraId="168BB87E" w14:textId="77777777" w:rsidR="00E54765" w:rsidRPr="00D74CCA" w:rsidRDefault="00E54765" w:rsidP="002615F9">
            <w:pPr>
              <w:pStyle w:val="TAC"/>
              <w:rPr>
                <w:rFonts w:eastAsia="宋体"/>
                <w:szCs w:val="18"/>
                <w:lang w:val="en-US" w:eastAsia="zh-CN"/>
              </w:rPr>
            </w:pPr>
            <w:r w:rsidRPr="00D74CCA">
              <w:rPr>
                <w:rFonts w:eastAsia="宋体"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93178F1" w14:textId="77777777" w:rsidR="00E54765" w:rsidRPr="00A21B52" w:rsidRDefault="00E54765" w:rsidP="002615F9">
            <w:pPr>
              <w:pStyle w:val="TAC"/>
              <w:rPr>
                <w:rFonts w:eastAsia="宋体"/>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9F96DBF" w14:textId="77777777" w:rsidR="00E54765" w:rsidRDefault="00E54765" w:rsidP="002615F9">
            <w:pPr>
              <w:keepNext/>
              <w:keepLines/>
              <w:spacing w:after="0"/>
              <w:jc w:val="center"/>
              <w:textAlignment w:val="bottom"/>
              <w:rPr>
                <w:szCs w:val="18"/>
                <w:lang w:val="en-US" w:eastAsia="zh-CN"/>
              </w:rPr>
            </w:pPr>
            <w:r>
              <w:rPr>
                <w:rFonts w:ascii="Arial" w:eastAsia="宋体"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00F41B12" w14:textId="77777777" w:rsidR="00E54765" w:rsidRPr="00A21B52" w:rsidRDefault="00E54765" w:rsidP="002615F9">
            <w:pPr>
              <w:pStyle w:val="TAC"/>
              <w:rPr>
                <w:rFonts w:eastAsia="宋体"/>
                <w:szCs w:val="18"/>
                <w:lang w:val="en-US" w:eastAsia="zh-CN"/>
              </w:rPr>
            </w:pPr>
            <w:r>
              <w:rPr>
                <w:rFonts w:eastAsia="宋体" w:hint="eastAsia"/>
                <w:szCs w:val="18"/>
                <w:lang w:val="en-US" w:eastAsia="zh-CN"/>
              </w:rPr>
              <w:t>0</w:t>
            </w:r>
          </w:p>
        </w:tc>
      </w:tr>
      <w:tr w:rsidR="00E54765" w14:paraId="779D21FF" w14:textId="77777777" w:rsidTr="002615F9">
        <w:trPr>
          <w:trHeight w:val="187"/>
        </w:trPr>
        <w:tc>
          <w:tcPr>
            <w:tcW w:w="1983" w:type="dxa"/>
            <w:tcBorders>
              <w:top w:val="nil"/>
              <w:left w:val="single" w:sz="4" w:space="0" w:color="auto"/>
              <w:bottom w:val="nil"/>
              <w:right w:val="single" w:sz="4" w:space="0" w:color="auto"/>
            </w:tcBorders>
            <w:vAlign w:val="center"/>
          </w:tcPr>
          <w:p w14:paraId="56A67D83" w14:textId="77777777" w:rsidR="00E54765" w:rsidRDefault="00E54765"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4C29EA29" w14:textId="77777777" w:rsidR="00E54765" w:rsidRDefault="00E54765"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0907B3" w14:textId="77777777" w:rsidR="00E54765" w:rsidRDefault="00E54765" w:rsidP="002615F9">
            <w:pPr>
              <w:pStyle w:val="TAC"/>
              <w:rPr>
                <w:szCs w:val="18"/>
                <w:lang w:val="en-US" w:eastAsia="zh-CN"/>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87951F2" w14:textId="77777777" w:rsidR="00E54765" w:rsidRDefault="00E54765" w:rsidP="002615F9">
            <w:pPr>
              <w:keepNext/>
              <w:keepLines/>
              <w:spacing w:after="0"/>
              <w:jc w:val="center"/>
              <w:textAlignment w:val="bottom"/>
              <w:rPr>
                <w:szCs w:val="18"/>
                <w:lang w:val="en-US" w:eastAsia="zh-CN"/>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nil"/>
              <w:right w:val="single" w:sz="4" w:space="0" w:color="auto"/>
            </w:tcBorders>
            <w:vAlign w:val="center"/>
          </w:tcPr>
          <w:p w14:paraId="01496465" w14:textId="77777777" w:rsidR="00E54765" w:rsidRPr="00A21B52" w:rsidRDefault="00E54765" w:rsidP="002615F9">
            <w:pPr>
              <w:pStyle w:val="TAC"/>
              <w:rPr>
                <w:rFonts w:eastAsia="宋体"/>
                <w:szCs w:val="18"/>
                <w:lang w:val="en-US" w:eastAsia="zh-CN"/>
              </w:rPr>
            </w:pPr>
          </w:p>
        </w:tc>
      </w:tr>
      <w:tr w:rsidR="00E54765" w14:paraId="5452ABCD"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622E3364" w14:textId="77777777" w:rsidR="00E54765" w:rsidRDefault="00E54765"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21765D2B" w14:textId="77777777" w:rsidR="00E54765" w:rsidRDefault="00E54765"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E10C4B" w14:textId="77777777" w:rsidR="00E54765" w:rsidRDefault="00E54765" w:rsidP="002615F9">
            <w:pPr>
              <w:pStyle w:val="TAC"/>
              <w:rPr>
                <w:szCs w:val="18"/>
                <w:lang w:val="en-US" w:eastAsia="zh-CN"/>
              </w:rPr>
            </w:pPr>
            <w:r>
              <w:rPr>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8A172A2" w14:textId="77777777" w:rsidR="00E54765" w:rsidRDefault="00E54765" w:rsidP="002615F9">
            <w:pPr>
              <w:keepNext/>
              <w:keepLines/>
              <w:spacing w:after="0"/>
              <w:jc w:val="center"/>
              <w:textAlignment w:val="bottom"/>
              <w:rPr>
                <w:rFonts w:ascii="Arial" w:eastAsia="宋体" w:hAnsi="Arial" w:cs="Arial"/>
                <w:sz w:val="18"/>
                <w:szCs w:val="18"/>
                <w:lang w:val="en-US" w:eastAsia="zh-CN" w:bidi="ar"/>
              </w:rPr>
            </w:pPr>
            <w:r w:rsidRPr="006A4F1E">
              <w:rPr>
                <w:rFonts w:ascii="Arial" w:eastAsia="宋体" w:hAnsi="Arial" w:cs="Arial"/>
                <w:sz w:val="18"/>
                <w:szCs w:val="18"/>
                <w:lang w:val="en-US" w:eastAsia="zh-CN" w:bidi="ar"/>
              </w:rPr>
              <w:t>CA_n79C</w:t>
            </w:r>
            <w:r w:rsidRPr="0025687B">
              <w:rPr>
                <w:rFonts w:ascii="Arial" w:eastAsia="宋体" w:hAnsi="Arial" w:cs="Arial"/>
                <w:sz w:val="18"/>
                <w:szCs w:val="18"/>
                <w:lang w:val="en-US" w:eastAsia="zh-CN" w:bidi="ar"/>
              </w:rPr>
              <w:t>_BCS</w:t>
            </w:r>
            <w:r>
              <w:rPr>
                <w:rFonts w:ascii="Arial" w:eastAsia="宋体" w:hAnsi="Arial" w:cs="Arial"/>
                <w:sz w:val="18"/>
                <w:szCs w:val="18"/>
                <w:lang w:val="en-US" w:eastAsia="zh-CN" w:bidi="ar"/>
              </w:rPr>
              <w:t>0</w:t>
            </w:r>
          </w:p>
        </w:tc>
        <w:tc>
          <w:tcPr>
            <w:tcW w:w="1360" w:type="dxa"/>
            <w:tcBorders>
              <w:top w:val="nil"/>
              <w:left w:val="single" w:sz="4" w:space="0" w:color="auto"/>
              <w:bottom w:val="single" w:sz="4" w:space="0" w:color="auto"/>
              <w:right w:val="single" w:sz="4" w:space="0" w:color="auto"/>
            </w:tcBorders>
            <w:vAlign w:val="center"/>
          </w:tcPr>
          <w:p w14:paraId="44B7A571" w14:textId="77777777" w:rsidR="00E54765" w:rsidRPr="00A21B52" w:rsidRDefault="00E54765" w:rsidP="002615F9">
            <w:pPr>
              <w:pStyle w:val="TAC"/>
              <w:rPr>
                <w:rFonts w:eastAsia="宋体"/>
                <w:szCs w:val="18"/>
                <w:lang w:val="en-US" w:eastAsia="zh-CN"/>
              </w:rPr>
            </w:pPr>
          </w:p>
        </w:tc>
      </w:tr>
      <w:tr w:rsidR="00E54765" w14:paraId="3D984EFB" w14:textId="77777777" w:rsidTr="002615F9">
        <w:trPr>
          <w:trHeight w:val="187"/>
        </w:trPr>
        <w:tc>
          <w:tcPr>
            <w:tcW w:w="1983" w:type="dxa"/>
            <w:tcBorders>
              <w:top w:val="nil"/>
              <w:left w:val="single" w:sz="4" w:space="0" w:color="auto"/>
              <w:bottom w:val="nil"/>
              <w:right w:val="single" w:sz="4" w:space="0" w:color="auto"/>
            </w:tcBorders>
            <w:vAlign w:val="center"/>
          </w:tcPr>
          <w:p w14:paraId="0295C9D1" w14:textId="77777777" w:rsidR="00E54765" w:rsidRDefault="00E54765" w:rsidP="002615F9">
            <w:pPr>
              <w:pStyle w:val="TAC"/>
              <w:rPr>
                <w:szCs w:val="18"/>
                <w:lang w:val="en-US" w:eastAsia="zh-CN"/>
              </w:rPr>
            </w:pPr>
            <w:r w:rsidRPr="006A4F1E">
              <w:rPr>
                <w:szCs w:val="18"/>
                <w:lang w:val="en-US" w:eastAsia="zh-CN"/>
              </w:rPr>
              <w:t>CA_n3B-n78A-n79A</w:t>
            </w:r>
          </w:p>
        </w:tc>
        <w:tc>
          <w:tcPr>
            <w:tcW w:w="1690" w:type="dxa"/>
            <w:tcBorders>
              <w:top w:val="nil"/>
              <w:left w:val="single" w:sz="4" w:space="0" w:color="auto"/>
              <w:bottom w:val="nil"/>
              <w:right w:val="single" w:sz="4" w:space="0" w:color="auto"/>
            </w:tcBorders>
            <w:vAlign w:val="center"/>
          </w:tcPr>
          <w:p w14:paraId="476C1172" w14:textId="77777777" w:rsidR="00E54765" w:rsidRPr="004215FA" w:rsidRDefault="00E54765" w:rsidP="002615F9">
            <w:pPr>
              <w:pStyle w:val="TAC"/>
              <w:rPr>
                <w:rFonts w:eastAsia="宋体"/>
                <w:szCs w:val="18"/>
                <w:lang w:val="en-US" w:eastAsia="zh-CN"/>
              </w:rPr>
            </w:pPr>
            <w:r w:rsidRPr="004215FA">
              <w:rPr>
                <w:rFonts w:eastAsia="宋体"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7E616F0" w14:textId="77777777" w:rsidR="00E54765" w:rsidRPr="00A21B52" w:rsidRDefault="00E54765" w:rsidP="002615F9">
            <w:pPr>
              <w:pStyle w:val="TAC"/>
              <w:rPr>
                <w:rFonts w:eastAsia="宋体"/>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10ABB78" w14:textId="77777777" w:rsidR="00E54765" w:rsidRDefault="00E54765" w:rsidP="002615F9">
            <w:pPr>
              <w:keepNext/>
              <w:keepLines/>
              <w:spacing w:after="0"/>
              <w:jc w:val="center"/>
              <w:textAlignment w:val="bottom"/>
              <w:rPr>
                <w:rFonts w:ascii="Arial" w:eastAsia="宋体" w:hAnsi="Arial" w:cs="Arial"/>
                <w:sz w:val="18"/>
                <w:szCs w:val="18"/>
                <w:lang w:val="en-US" w:eastAsia="zh-CN" w:bidi="ar"/>
              </w:rPr>
            </w:pPr>
            <w:r w:rsidRPr="006A4F1E">
              <w:rPr>
                <w:rFonts w:ascii="Arial" w:eastAsia="宋体" w:hAnsi="Arial" w:cs="Arial"/>
                <w:sz w:val="18"/>
                <w:szCs w:val="18"/>
                <w:lang w:val="en-US" w:eastAsia="zh-CN" w:bidi="ar"/>
              </w:rPr>
              <w:t>CA_n3B</w:t>
            </w:r>
            <w:r w:rsidRPr="0025687B">
              <w:rPr>
                <w:rFonts w:ascii="Arial" w:eastAsia="宋体" w:hAnsi="Arial" w:cs="Arial"/>
                <w:sz w:val="18"/>
                <w:szCs w:val="18"/>
                <w:lang w:val="en-US" w:eastAsia="zh-CN" w:bidi="ar"/>
              </w:rPr>
              <w:t>_BCS</w:t>
            </w:r>
            <w:r>
              <w:rPr>
                <w:rFonts w:ascii="Arial" w:eastAsia="宋体" w:hAnsi="Arial" w:cs="Arial"/>
                <w:sz w:val="18"/>
                <w:szCs w:val="18"/>
                <w:lang w:val="en-US" w:eastAsia="zh-CN" w:bidi="ar"/>
              </w:rPr>
              <w:t>0</w:t>
            </w:r>
          </w:p>
        </w:tc>
        <w:tc>
          <w:tcPr>
            <w:tcW w:w="1360" w:type="dxa"/>
            <w:tcBorders>
              <w:top w:val="nil"/>
              <w:left w:val="single" w:sz="4" w:space="0" w:color="auto"/>
              <w:bottom w:val="nil"/>
              <w:right w:val="single" w:sz="4" w:space="0" w:color="auto"/>
            </w:tcBorders>
            <w:vAlign w:val="center"/>
          </w:tcPr>
          <w:p w14:paraId="43C6D2F8" w14:textId="77777777" w:rsidR="00E54765" w:rsidRPr="00A21B52" w:rsidRDefault="00E54765" w:rsidP="002615F9">
            <w:pPr>
              <w:pStyle w:val="TAC"/>
              <w:rPr>
                <w:rFonts w:eastAsia="宋体"/>
                <w:szCs w:val="18"/>
                <w:lang w:val="en-US" w:eastAsia="zh-CN"/>
              </w:rPr>
            </w:pPr>
            <w:r>
              <w:rPr>
                <w:rFonts w:eastAsia="宋体" w:hint="eastAsia"/>
                <w:szCs w:val="18"/>
                <w:lang w:val="en-US" w:eastAsia="zh-CN"/>
              </w:rPr>
              <w:t>0</w:t>
            </w:r>
          </w:p>
        </w:tc>
      </w:tr>
      <w:tr w:rsidR="00E54765" w14:paraId="77DF2A87" w14:textId="77777777" w:rsidTr="002615F9">
        <w:trPr>
          <w:trHeight w:val="187"/>
        </w:trPr>
        <w:tc>
          <w:tcPr>
            <w:tcW w:w="1983" w:type="dxa"/>
            <w:tcBorders>
              <w:top w:val="nil"/>
              <w:left w:val="single" w:sz="4" w:space="0" w:color="auto"/>
              <w:bottom w:val="nil"/>
              <w:right w:val="single" w:sz="4" w:space="0" w:color="auto"/>
            </w:tcBorders>
            <w:vAlign w:val="center"/>
          </w:tcPr>
          <w:p w14:paraId="171AD9B0" w14:textId="77777777" w:rsidR="00E54765" w:rsidRDefault="00E54765"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7C1DFAFE" w14:textId="77777777" w:rsidR="00E54765" w:rsidRDefault="00E54765"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32DC1C" w14:textId="77777777" w:rsidR="00E54765" w:rsidRDefault="00E54765" w:rsidP="002615F9">
            <w:pPr>
              <w:pStyle w:val="TAC"/>
              <w:rPr>
                <w:szCs w:val="18"/>
                <w:lang w:val="en-US" w:eastAsia="zh-CN"/>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B32DF23" w14:textId="77777777" w:rsidR="00E54765" w:rsidRDefault="00E54765" w:rsidP="002615F9">
            <w:pPr>
              <w:keepNext/>
              <w:keepLines/>
              <w:spacing w:after="0"/>
              <w:jc w:val="center"/>
              <w:textAlignment w:val="bottom"/>
              <w:rPr>
                <w:szCs w:val="18"/>
                <w:lang w:val="en-US" w:eastAsia="zh-CN"/>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nil"/>
              <w:right w:val="single" w:sz="4" w:space="0" w:color="auto"/>
            </w:tcBorders>
            <w:vAlign w:val="center"/>
          </w:tcPr>
          <w:p w14:paraId="59A707B2" w14:textId="77777777" w:rsidR="00E54765" w:rsidRPr="00A21B52" w:rsidRDefault="00E54765" w:rsidP="002615F9">
            <w:pPr>
              <w:pStyle w:val="TAC"/>
              <w:rPr>
                <w:rFonts w:eastAsia="宋体"/>
                <w:szCs w:val="18"/>
                <w:lang w:val="en-US" w:eastAsia="zh-CN"/>
              </w:rPr>
            </w:pPr>
          </w:p>
        </w:tc>
      </w:tr>
      <w:tr w:rsidR="00E54765" w14:paraId="17EC416F"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476F6857" w14:textId="77777777" w:rsidR="00E54765" w:rsidRDefault="00E54765"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1802AFA5" w14:textId="77777777" w:rsidR="00E54765" w:rsidRDefault="00E54765"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18FED8" w14:textId="77777777" w:rsidR="00E54765" w:rsidRDefault="00E54765" w:rsidP="002615F9">
            <w:pPr>
              <w:pStyle w:val="TAC"/>
              <w:rPr>
                <w:szCs w:val="18"/>
                <w:lang w:val="en-US" w:eastAsia="zh-CN"/>
              </w:rPr>
            </w:pPr>
            <w:r>
              <w:rPr>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BF57D42" w14:textId="77777777" w:rsidR="00E54765" w:rsidRDefault="00E54765" w:rsidP="002615F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43D3302F" w14:textId="77777777" w:rsidR="00E54765" w:rsidRPr="00A21B52" w:rsidRDefault="00E54765" w:rsidP="002615F9">
            <w:pPr>
              <w:pStyle w:val="TAC"/>
              <w:rPr>
                <w:rFonts w:eastAsia="宋体"/>
                <w:szCs w:val="18"/>
                <w:lang w:val="en-US" w:eastAsia="zh-CN"/>
              </w:rPr>
            </w:pPr>
          </w:p>
        </w:tc>
      </w:tr>
      <w:tr w:rsidR="00E54765" w14:paraId="1B644AF1" w14:textId="77777777" w:rsidTr="002615F9">
        <w:trPr>
          <w:trHeight w:val="187"/>
        </w:trPr>
        <w:tc>
          <w:tcPr>
            <w:tcW w:w="1983" w:type="dxa"/>
            <w:tcBorders>
              <w:top w:val="nil"/>
              <w:left w:val="single" w:sz="4" w:space="0" w:color="auto"/>
              <w:bottom w:val="nil"/>
              <w:right w:val="single" w:sz="4" w:space="0" w:color="auto"/>
            </w:tcBorders>
            <w:vAlign w:val="center"/>
          </w:tcPr>
          <w:p w14:paraId="5D97084E" w14:textId="77777777" w:rsidR="00E54765" w:rsidRDefault="00E54765" w:rsidP="002615F9">
            <w:pPr>
              <w:pStyle w:val="TAC"/>
              <w:rPr>
                <w:szCs w:val="18"/>
                <w:lang w:val="en-US" w:eastAsia="zh-CN"/>
              </w:rPr>
            </w:pPr>
            <w:r w:rsidRPr="006A4F1E">
              <w:rPr>
                <w:szCs w:val="18"/>
                <w:lang w:val="en-US" w:eastAsia="zh-CN"/>
              </w:rPr>
              <w:t>CA_n3B-n78A-n79C</w:t>
            </w:r>
          </w:p>
        </w:tc>
        <w:tc>
          <w:tcPr>
            <w:tcW w:w="1690" w:type="dxa"/>
            <w:tcBorders>
              <w:top w:val="nil"/>
              <w:left w:val="single" w:sz="4" w:space="0" w:color="auto"/>
              <w:bottom w:val="nil"/>
              <w:right w:val="single" w:sz="4" w:space="0" w:color="auto"/>
            </w:tcBorders>
            <w:vAlign w:val="center"/>
          </w:tcPr>
          <w:p w14:paraId="06266F08" w14:textId="77777777" w:rsidR="00E54765" w:rsidRPr="00416EE9" w:rsidRDefault="00E54765" w:rsidP="002615F9">
            <w:pPr>
              <w:pStyle w:val="TAC"/>
              <w:rPr>
                <w:rFonts w:eastAsia="宋体"/>
                <w:szCs w:val="18"/>
                <w:lang w:val="en-US" w:eastAsia="zh-CN"/>
              </w:rPr>
            </w:pPr>
            <w:r w:rsidRPr="00416EE9">
              <w:rPr>
                <w:rFonts w:eastAsia="宋体"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B7E3F74" w14:textId="77777777" w:rsidR="00E54765" w:rsidRPr="00A21B52" w:rsidRDefault="00E54765" w:rsidP="002615F9">
            <w:pPr>
              <w:pStyle w:val="TAC"/>
              <w:rPr>
                <w:rFonts w:eastAsia="宋体"/>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5550BCD" w14:textId="77777777" w:rsidR="00E54765" w:rsidRDefault="00E54765" w:rsidP="002615F9">
            <w:pPr>
              <w:keepNext/>
              <w:keepLines/>
              <w:spacing w:after="0"/>
              <w:jc w:val="center"/>
              <w:textAlignment w:val="bottom"/>
              <w:rPr>
                <w:rFonts w:ascii="Arial" w:eastAsia="宋体" w:hAnsi="Arial" w:cs="Arial"/>
                <w:sz w:val="18"/>
                <w:szCs w:val="18"/>
                <w:lang w:val="en-US" w:eastAsia="zh-CN" w:bidi="ar"/>
              </w:rPr>
            </w:pPr>
            <w:r w:rsidRPr="006A4F1E">
              <w:rPr>
                <w:rFonts w:ascii="Arial" w:eastAsia="宋体" w:hAnsi="Arial" w:cs="Arial"/>
                <w:sz w:val="18"/>
                <w:szCs w:val="18"/>
                <w:lang w:val="en-US" w:eastAsia="zh-CN" w:bidi="ar"/>
              </w:rPr>
              <w:t>CA_n3B</w:t>
            </w:r>
            <w:r w:rsidRPr="0025687B">
              <w:rPr>
                <w:rFonts w:ascii="Arial" w:eastAsia="宋体" w:hAnsi="Arial" w:cs="Arial"/>
                <w:sz w:val="18"/>
                <w:szCs w:val="18"/>
                <w:lang w:val="en-US" w:eastAsia="zh-CN" w:bidi="ar"/>
              </w:rPr>
              <w:t>_BCS</w:t>
            </w:r>
            <w:r>
              <w:rPr>
                <w:rFonts w:ascii="Arial" w:eastAsia="宋体" w:hAnsi="Arial" w:cs="Arial"/>
                <w:sz w:val="18"/>
                <w:szCs w:val="18"/>
                <w:lang w:val="en-US" w:eastAsia="zh-CN" w:bidi="ar"/>
              </w:rPr>
              <w:t>0</w:t>
            </w:r>
          </w:p>
        </w:tc>
        <w:tc>
          <w:tcPr>
            <w:tcW w:w="1360" w:type="dxa"/>
            <w:tcBorders>
              <w:top w:val="nil"/>
              <w:left w:val="single" w:sz="4" w:space="0" w:color="auto"/>
              <w:bottom w:val="nil"/>
              <w:right w:val="single" w:sz="4" w:space="0" w:color="auto"/>
            </w:tcBorders>
            <w:vAlign w:val="center"/>
          </w:tcPr>
          <w:p w14:paraId="2AB275F7" w14:textId="77777777" w:rsidR="00E54765" w:rsidRPr="00A21B52" w:rsidRDefault="00E54765" w:rsidP="002615F9">
            <w:pPr>
              <w:pStyle w:val="TAC"/>
              <w:rPr>
                <w:rFonts w:eastAsia="宋体"/>
                <w:szCs w:val="18"/>
                <w:lang w:val="en-US" w:eastAsia="zh-CN"/>
              </w:rPr>
            </w:pPr>
            <w:r>
              <w:rPr>
                <w:rFonts w:eastAsia="宋体" w:hint="eastAsia"/>
                <w:szCs w:val="18"/>
                <w:lang w:val="en-US" w:eastAsia="zh-CN"/>
              </w:rPr>
              <w:t>0</w:t>
            </w:r>
          </w:p>
        </w:tc>
      </w:tr>
      <w:tr w:rsidR="00E54765" w14:paraId="59A6F621" w14:textId="77777777" w:rsidTr="002615F9">
        <w:trPr>
          <w:trHeight w:val="187"/>
        </w:trPr>
        <w:tc>
          <w:tcPr>
            <w:tcW w:w="1983" w:type="dxa"/>
            <w:tcBorders>
              <w:top w:val="nil"/>
              <w:left w:val="single" w:sz="4" w:space="0" w:color="auto"/>
              <w:bottom w:val="nil"/>
              <w:right w:val="single" w:sz="4" w:space="0" w:color="auto"/>
            </w:tcBorders>
            <w:vAlign w:val="center"/>
          </w:tcPr>
          <w:p w14:paraId="719BBA97" w14:textId="77777777" w:rsidR="00E54765" w:rsidRDefault="00E54765"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7E523826" w14:textId="77777777" w:rsidR="00E54765" w:rsidRDefault="00E54765"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410F67" w14:textId="77777777" w:rsidR="00E54765" w:rsidRDefault="00E54765" w:rsidP="002615F9">
            <w:pPr>
              <w:pStyle w:val="TAC"/>
              <w:rPr>
                <w:szCs w:val="18"/>
                <w:lang w:val="en-US" w:eastAsia="zh-CN"/>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1F8B729" w14:textId="77777777" w:rsidR="00E54765" w:rsidRDefault="00E54765" w:rsidP="002615F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nil"/>
              <w:right w:val="single" w:sz="4" w:space="0" w:color="auto"/>
            </w:tcBorders>
            <w:vAlign w:val="center"/>
          </w:tcPr>
          <w:p w14:paraId="1D978A72" w14:textId="77777777" w:rsidR="00E54765" w:rsidRPr="00A21B52" w:rsidRDefault="00E54765" w:rsidP="002615F9">
            <w:pPr>
              <w:pStyle w:val="TAC"/>
              <w:rPr>
                <w:rFonts w:eastAsia="宋体"/>
                <w:szCs w:val="18"/>
                <w:lang w:val="en-US" w:eastAsia="zh-CN"/>
              </w:rPr>
            </w:pPr>
          </w:p>
        </w:tc>
      </w:tr>
      <w:tr w:rsidR="00E54765" w14:paraId="65E21FE1"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753D2B19" w14:textId="77777777" w:rsidR="00E54765" w:rsidRDefault="00E54765"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46AB597D" w14:textId="77777777" w:rsidR="00E54765" w:rsidRDefault="00E54765"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94F08B" w14:textId="77777777" w:rsidR="00E54765" w:rsidRDefault="00E54765" w:rsidP="002615F9">
            <w:pPr>
              <w:pStyle w:val="TAC"/>
              <w:rPr>
                <w:szCs w:val="18"/>
                <w:lang w:val="en-US" w:eastAsia="zh-CN"/>
              </w:rPr>
            </w:pPr>
            <w:r>
              <w:rPr>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ADCE010" w14:textId="77777777" w:rsidR="00E54765" w:rsidRDefault="00E54765" w:rsidP="002615F9">
            <w:pPr>
              <w:keepNext/>
              <w:keepLines/>
              <w:spacing w:after="0"/>
              <w:jc w:val="center"/>
              <w:textAlignment w:val="bottom"/>
              <w:rPr>
                <w:rFonts w:ascii="Arial" w:eastAsia="宋体" w:hAnsi="Arial" w:cs="Arial"/>
                <w:sz w:val="18"/>
                <w:szCs w:val="18"/>
                <w:lang w:val="en-US" w:eastAsia="zh-CN" w:bidi="ar"/>
              </w:rPr>
            </w:pPr>
            <w:r w:rsidRPr="006A4F1E">
              <w:rPr>
                <w:rFonts w:ascii="Arial" w:eastAsia="宋体" w:hAnsi="Arial" w:cs="Arial"/>
                <w:sz w:val="18"/>
                <w:szCs w:val="18"/>
                <w:lang w:val="en-US" w:eastAsia="zh-CN" w:bidi="ar"/>
              </w:rPr>
              <w:t>CA_n79C</w:t>
            </w:r>
            <w:r w:rsidRPr="0025687B">
              <w:rPr>
                <w:rFonts w:ascii="Arial" w:eastAsia="宋体" w:hAnsi="Arial" w:cs="Arial"/>
                <w:sz w:val="18"/>
                <w:szCs w:val="18"/>
                <w:lang w:val="en-US" w:eastAsia="zh-CN" w:bidi="ar"/>
              </w:rPr>
              <w:t>_BCS</w:t>
            </w:r>
            <w:r>
              <w:rPr>
                <w:rFonts w:ascii="Arial" w:eastAsia="宋体" w:hAnsi="Arial" w:cs="Arial"/>
                <w:sz w:val="18"/>
                <w:szCs w:val="18"/>
                <w:lang w:val="en-US" w:eastAsia="zh-CN" w:bidi="ar"/>
              </w:rPr>
              <w:t>0</w:t>
            </w:r>
          </w:p>
        </w:tc>
        <w:tc>
          <w:tcPr>
            <w:tcW w:w="1360" w:type="dxa"/>
            <w:tcBorders>
              <w:top w:val="nil"/>
              <w:left w:val="single" w:sz="4" w:space="0" w:color="auto"/>
              <w:bottom w:val="single" w:sz="4" w:space="0" w:color="auto"/>
              <w:right w:val="single" w:sz="4" w:space="0" w:color="auto"/>
            </w:tcBorders>
            <w:vAlign w:val="center"/>
          </w:tcPr>
          <w:p w14:paraId="568C77F0" w14:textId="77777777" w:rsidR="00E54765" w:rsidRPr="00A21B52" w:rsidRDefault="00E54765" w:rsidP="002615F9">
            <w:pPr>
              <w:pStyle w:val="TAC"/>
              <w:rPr>
                <w:rFonts w:eastAsia="宋体"/>
                <w:szCs w:val="18"/>
                <w:lang w:val="en-US" w:eastAsia="zh-CN"/>
              </w:rPr>
            </w:pPr>
          </w:p>
        </w:tc>
      </w:tr>
      <w:tr w:rsidR="00E54765" w14:paraId="731037C0" w14:textId="77777777" w:rsidTr="002615F9">
        <w:trPr>
          <w:trHeight w:val="187"/>
        </w:trPr>
        <w:tc>
          <w:tcPr>
            <w:tcW w:w="1983" w:type="dxa"/>
            <w:tcBorders>
              <w:top w:val="nil"/>
              <w:left w:val="single" w:sz="4" w:space="0" w:color="auto"/>
              <w:bottom w:val="nil"/>
              <w:right w:val="single" w:sz="4" w:space="0" w:color="auto"/>
            </w:tcBorders>
            <w:vAlign w:val="center"/>
          </w:tcPr>
          <w:p w14:paraId="2EEDF7F2" w14:textId="77777777" w:rsidR="00E54765" w:rsidRDefault="00E54765" w:rsidP="002615F9">
            <w:pPr>
              <w:pStyle w:val="TAC"/>
              <w:rPr>
                <w:szCs w:val="18"/>
                <w:lang w:val="en-US" w:eastAsia="zh-CN"/>
              </w:rPr>
            </w:pPr>
            <w:r w:rsidRPr="006A4F1E">
              <w:rPr>
                <w:szCs w:val="18"/>
                <w:lang w:val="en-US" w:eastAsia="zh-CN"/>
              </w:rPr>
              <w:t>CA_n3(2A)-n78A-n79A</w:t>
            </w:r>
          </w:p>
        </w:tc>
        <w:tc>
          <w:tcPr>
            <w:tcW w:w="1690" w:type="dxa"/>
            <w:tcBorders>
              <w:top w:val="nil"/>
              <w:left w:val="single" w:sz="4" w:space="0" w:color="auto"/>
              <w:bottom w:val="nil"/>
              <w:right w:val="single" w:sz="4" w:space="0" w:color="auto"/>
            </w:tcBorders>
            <w:vAlign w:val="center"/>
          </w:tcPr>
          <w:p w14:paraId="7A4DC664" w14:textId="77777777" w:rsidR="00E54765" w:rsidRPr="00416EE9" w:rsidRDefault="00E54765" w:rsidP="002615F9">
            <w:pPr>
              <w:pStyle w:val="TAC"/>
              <w:rPr>
                <w:rFonts w:eastAsia="宋体"/>
                <w:szCs w:val="18"/>
                <w:lang w:val="en-US" w:eastAsia="zh-CN"/>
              </w:rPr>
            </w:pPr>
            <w:r w:rsidRPr="00416EE9">
              <w:rPr>
                <w:rFonts w:eastAsia="宋体"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4C0F579" w14:textId="77777777" w:rsidR="00E54765" w:rsidRPr="00A21B52" w:rsidRDefault="00E54765" w:rsidP="002615F9">
            <w:pPr>
              <w:pStyle w:val="TAC"/>
              <w:rPr>
                <w:rFonts w:eastAsia="宋体"/>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995E245" w14:textId="77777777" w:rsidR="00E54765" w:rsidRDefault="00E54765" w:rsidP="002615F9">
            <w:pPr>
              <w:keepNext/>
              <w:keepLines/>
              <w:spacing w:after="0"/>
              <w:jc w:val="center"/>
              <w:textAlignment w:val="bottom"/>
              <w:rPr>
                <w:rFonts w:ascii="Arial" w:eastAsia="宋体" w:hAnsi="Arial" w:cs="Arial"/>
                <w:sz w:val="18"/>
                <w:szCs w:val="18"/>
                <w:lang w:val="en-US" w:eastAsia="zh-CN" w:bidi="ar"/>
              </w:rPr>
            </w:pPr>
            <w:r w:rsidRPr="006A4F1E">
              <w:rPr>
                <w:rFonts w:ascii="Arial" w:eastAsia="宋体" w:hAnsi="Arial" w:cs="Arial"/>
                <w:sz w:val="18"/>
                <w:szCs w:val="18"/>
                <w:lang w:val="en-US" w:eastAsia="zh-CN" w:bidi="ar"/>
              </w:rPr>
              <w:t>CA_n3(2A)</w:t>
            </w:r>
            <w:r w:rsidRPr="0025687B">
              <w:rPr>
                <w:rFonts w:ascii="Arial" w:eastAsia="宋体" w:hAnsi="Arial" w:cs="Arial"/>
                <w:sz w:val="18"/>
                <w:szCs w:val="18"/>
                <w:lang w:val="en-US" w:eastAsia="zh-CN" w:bidi="ar"/>
              </w:rPr>
              <w:t>_BCS</w:t>
            </w:r>
            <w:r>
              <w:rPr>
                <w:rFonts w:ascii="Arial" w:eastAsia="宋体" w:hAnsi="Arial" w:cs="Arial"/>
                <w:sz w:val="18"/>
                <w:szCs w:val="18"/>
                <w:lang w:val="en-US" w:eastAsia="zh-CN" w:bidi="ar"/>
              </w:rPr>
              <w:t>1</w:t>
            </w:r>
          </w:p>
        </w:tc>
        <w:tc>
          <w:tcPr>
            <w:tcW w:w="1360" w:type="dxa"/>
            <w:tcBorders>
              <w:top w:val="nil"/>
              <w:left w:val="single" w:sz="4" w:space="0" w:color="auto"/>
              <w:bottom w:val="nil"/>
              <w:right w:val="single" w:sz="4" w:space="0" w:color="auto"/>
            </w:tcBorders>
            <w:vAlign w:val="center"/>
          </w:tcPr>
          <w:p w14:paraId="16165D91" w14:textId="77777777" w:rsidR="00E54765" w:rsidRPr="00A21B52" w:rsidRDefault="00E54765" w:rsidP="002615F9">
            <w:pPr>
              <w:pStyle w:val="TAC"/>
              <w:rPr>
                <w:rFonts w:eastAsia="宋体"/>
                <w:szCs w:val="18"/>
                <w:lang w:val="en-US" w:eastAsia="zh-CN"/>
              </w:rPr>
            </w:pPr>
            <w:r>
              <w:rPr>
                <w:rFonts w:eastAsia="宋体" w:hint="eastAsia"/>
                <w:szCs w:val="18"/>
                <w:lang w:val="en-US" w:eastAsia="zh-CN"/>
              </w:rPr>
              <w:t>0</w:t>
            </w:r>
          </w:p>
        </w:tc>
      </w:tr>
      <w:tr w:rsidR="00E54765" w14:paraId="381C0724" w14:textId="77777777" w:rsidTr="002615F9">
        <w:trPr>
          <w:trHeight w:val="187"/>
        </w:trPr>
        <w:tc>
          <w:tcPr>
            <w:tcW w:w="1983" w:type="dxa"/>
            <w:tcBorders>
              <w:top w:val="nil"/>
              <w:left w:val="single" w:sz="4" w:space="0" w:color="auto"/>
              <w:bottom w:val="nil"/>
              <w:right w:val="single" w:sz="4" w:space="0" w:color="auto"/>
            </w:tcBorders>
            <w:vAlign w:val="center"/>
          </w:tcPr>
          <w:p w14:paraId="5037A3CE" w14:textId="77777777" w:rsidR="00E54765" w:rsidRDefault="00E54765"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0193F4C6" w14:textId="77777777" w:rsidR="00E54765" w:rsidRDefault="00E54765"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2208BA" w14:textId="77777777" w:rsidR="00E54765" w:rsidRDefault="00E54765" w:rsidP="002615F9">
            <w:pPr>
              <w:pStyle w:val="TAC"/>
              <w:rPr>
                <w:szCs w:val="18"/>
                <w:lang w:val="en-US" w:eastAsia="zh-CN"/>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8B59546" w14:textId="77777777" w:rsidR="00E54765" w:rsidRDefault="00E54765" w:rsidP="002615F9">
            <w:pPr>
              <w:keepNext/>
              <w:keepLines/>
              <w:spacing w:after="0"/>
              <w:jc w:val="center"/>
              <w:textAlignment w:val="bottom"/>
              <w:rPr>
                <w:szCs w:val="18"/>
                <w:lang w:val="en-US" w:eastAsia="zh-CN"/>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nil"/>
              <w:right w:val="single" w:sz="4" w:space="0" w:color="auto"/>
            </w:tcBorders>
            <w:vAlign w:val="center"/>
          </w:tcPr>
          <w:p w14:paraId="792C6B44" w14:textId="77777777" w:rsidR="00E54765" w:rsidRPr="00A21B52" w:rsidRDefault="00E54765" w:rsidP="002615F9">
            <w:pPr>
              <w:pStyle w:val="TAC"/>
              <w:rPr>
                <w:rFonts w:eastAsia="宋体"/>
                <w:szCs w:val="18"/>
                <w:lang w:val="en-US" w:eastAsia="zh-CN"/>
              </w:rPr>
            </w:pPr>
          </w:p>
        </w:tc>
      </w:tr>
      <w:tr w:rsidR="00E54765" w14:paraId="6755C9A4"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264AB83C" w14:textId="77777777" w:rsidR="00E54765" w:rsidRDefault="00E54765"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1B8AAC91" w14:textId="77777777" w:rsidR="00E54765" w:rsidRDefault="00E54765"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0AF731" w14:textId="77777777" w:rsidR="00E54765" w:rsidRDefault="00E54765" w:rsidP="002615F9">
            <w:pPr>
              <w:pStyle w:val="TAC"/>
              <w:rPr>
                <w:szCs w:val="18"/>
                <w:lang w:val="en-US" w:eastAsia="zh-CN"/>
              </w:rPr>
            </w:pPr>
            <w:r>
              <w:rPr>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9B9D556" w14:textId="77777777" w:rsidR="00E54765" w:rsidRDefault="00E54765" w:rsidP="002615F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193A2979" w14:textId="77777777" w:rsidR="00E54765" w:rsidRPr="00A21B52" w:rsidRDefault="00E54765" w:rsidP="002615F9">
            <w:pPr>
              <w:pStyle w:val="TAC"/>
              <w:rPr>
                <w:rFonts w:eastAsia="宋体"/>
                <w:szCs w:val="18"/>
                <w:lang w:val="en-US" w:eastAsia="zh-CN"/>
              </w:rPr>
            </w:pPr>
          </w:p>
        </w:tc>
      </w:tr>
      <w:tr w:rsidR="00E54765" w14:paraId="42123655" w14:textId="77777777" w:rsidTr="002615F9">
        <w:trPr>
          <w:trHeight w:val="187"/>
        </w:trPr>
        <w:tc>
          <w:tcPr>
            <w:tcW w:w="1983" w:type="dxa"/>
            <w:tcBorders>
              <w:top w:val="nil"/>
              <w:left w:val="single" w:sz="4" w:space="0" w:color="auto"/>
              <w:bottom w:val="nil"/>
              <w:right w:val="single" w:sz="4" w:space="0" w:color="auto"/>
            </w:tcBorders>
            <w:vAlign w:val="center"/>
          </w:tcPr>
          <w:p w14:paraId="61258BBE" w14:textId="77777777" w:rsidR="00E54765" w:rsidRDefault="00E54765" w:rsidP="002615F9">
            <w:pPr>
              <w:pStyle w:val="TAC"/>
              <w:rPr>
                <w:szCs w:val="18"/>
                <w:lang w:val="en-US" w:eastAsia="zh-CN"/>
              </w:rPr>
            </w:pPr>
            <w:r w:rsidRPr="006A4F1E">
              <w:rPr>
                <w:szCs w:val="18"/>
                <w:lang w:val="en-US" w:eastAsia="zh-CN"/>
              </w:rPr>
              <w:t>CA_n3(2A)-n78A-n79C</w:t>
            </w:r>
          </w:p>
        </w:tc>
        <w:tc>
          <w:tcPr>
            <w:tcW w:w="1690" w:type="dxa"/>
            <w:tcBorders>
              <w:top w:val="nil"/>
              <w:left w:val="single" w:sz="4" w:space="0" w:color="auto"/>
              <w:bottom w:val="nil"/>
              <w:right w:val="single" w:sz="4" w:space="0" w:color="auto"/>
            </w:tcBorders>
            <w:vAlign w:val="center"/>
          </w:tcPr>
          <w:p w14:paraId="786ED8D4" w14:textId="77777777" w:rsidR="00E54765" w:rsidRPr="00416EE9" w:rsidRDefault="00E54765" w:rsidP="002615F9">
            <w:pPr>
              <w:pStyle w:val="TAC"/>
              <w:rPr>
                <w:rFonts w:eastAsia="宋体"/>
                <w:szCs w:val="18"/>
                <w:lang w:val="en-US" w:eastAsia="zh-CN"/>
              </w:rPr>
            </w:pPr>
            <w:r w:rsidRPr="00416EE9">
              <w:rPr>
                <w:rFonts w:eastAsia="宋体"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F8130EE" w14:textId="77777777" w:rsidR="00E54765" w:rsidRPr="00A21B52" w:rsidRDefault="00E54765" w:rsidP="002615F9">
            <w:pPr>
              <w:pStyle w:val="TAC"/>
              <w:rPr>
                <w:rFonts w:eastAsia="宋体"/>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A3EF44D" w14:textId="77777777" w:rsidR="00E54765" w:rsidRDefault="00E54765" w:rsidP="002615F9">
            <w:pPr>
              <w:keepNext/>
              <w:keepLines/>
              <w:spacing w:after="0"/>
              <w:jc w:val="center"/>
              <w:textAlignment w:val="bottom"/>
              <w:rPr>
                <w:rFonts w:ascii="Arial" w:eastAsia="宋体" w:hAnsi="Arial" w:cs="Arial"/>
                <w:sz w:val="18"/>
                <w:szCs w:val="18"/>
                <w:lang w:val="en-US" w:eastAsia="zh-CN" w:bidi="ar"/>
              </w:rPr>
            </w:pPr>
            <w:r w:rsidRPr="006A4F1E">
              <w:rPr>
                <w:rFonts w:ascii="Arial" w:eastAsia="宋体" w:hAnsi="Arial" w:cs="Arial"/>
                <w:sz w:val="18"/>
                <w:szCs w:val="18"/>
                <w:lang w:val="en-US" w:eastAsia="zh-CN" w:bidi="ar"/>
              </w:rPr>
              <w:t>CA_n3(2A)</w:t>
            </w:r>
            <w:r w:rsidRPr="0025687B">
              <w:rPr>
                <w:rFonts w:ascii="Arial" w:eastAsia="宋体" w:hAnsi="Arial" w:cs="Arial"/>
                <w:sz w:val="18"/>
                <w:szCs w:val="18"/>
                <w:lang w:val="en-US" w:eastAsia="zh-CN" w:bidi="ar"/>
              </w:rPr>
              <w:t>_BCS</w:t>
            </w:r>
            <w:r>
              <w:rPr>
                <w:rFonts w:ascii="Arial" w:eastAsia="宋体" w:hAnsi="Arial" w:cs="Arial"/>
                <w:sz w:val="18"/>
                <w:szCs w:val="18"/>
                <w:lang w:val="en-US" w:eastAsia="zh-CN" w:bidi="ar"/>
              </w:rPr>
              <w:t>1</w:t>
            </w:r>
          </w:p>
        </w:tc>
        <w:tc>
          <w:tcPr>
            <w:tcW w:w="1360" w:type="dxa"/>
            <w:tcBorders>
              <w:top w:val="nil"/>
              <w:left w:val="single" w:sz="4" w:space="0" w:color="auto"/>
              <w:bottom w:val="nil"/>
              <w:right w:val="single" w:sz="4" w:space="0" w:color="auto"/>
            </w:tcBorders>
            <w:vAlign w:val="center"/>
          </w:tcPr>
          <w:p w14:paraId="4C2EFFA5" w14:textId="77777777" w:rsidR="00E54765" w:rsidRPr="00A21B52" w:rsidRDefault="00E54765" w:rsidP="002615F9">
            <w:pPr>
              <w:pStyle w:val="TAC"/>
              <w:rPr>
                <w:rFonts w:eastAsia="宋体"/>
                <w:szCs w:val="18"/>
                <w:lang w:val="en-US" w:eastAsia="zh-CN"/>
              </w:rPr>
            </w:pPr>
            <w:r>
              <w:rPr>
                <w:rFonts w:eastAsia="宋体" w:hint="eastAsia"/>
                <w:szCs w:val="18"/>
                <w:lang w:val="en-US" w:eastAsia="zh-CN"/>
              </w:rPr>
              <w:t>0</w:t>
            </w:r>
          </w:p>
        </w:tc>
      </w:tr>
      <w:tr w:rsidR="00E54765" w14:paraId="5F8860D9" w14:textId="77777777" w:rsidTr="002615F9">
        <w:trPr>
          <w:trHeight w:val="187"/>
        </w:trPr>
        <w:tc>
          <w:tcPr>
            <w:tcW w:w="1983" w:type="dxa"/>
            <w:tcBorders>
              <w:top w:val="nil"/>
              <w:left w:val="single" w:sz="4" w:space="0" w:color="auto"/>
              <w:bottom w:val="nil"/>
              <w:right w:val="single" w:sz="4" w:space="0" w:color="auto"/>
            </w:tcBorders>
            <w:vAlign w:val="center"/>
          </w:tcPr>
          <w:p w14:paraId="4FBB291A" w14:textId="77777777" w:rsidR="00E54765" w:rsidRDefault="00E54765"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5A24BC8F" w14:textId="77777777" w:rsidR="00E54765" w:rsidRDefault="00E54765"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62AC4A" w14:textId="77777777" w:rsidR="00E54765" w:rsidRDefault="00E54765" w:rsidP="002615F9">
            <w:pPr>
              <w:pStyle w:val="TAC"/>
              <w:rPr>
                <w:szCs w:val="18"/>
                <w:lang w:val="en-US" w:eastAsia="zh-CN"/>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A7873C4" w14:textId="77777777" w:rsidR="00E54765" w:rsidRDefault="00E54765" w:rsidP="002615F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nil"/>
              <w:right w:val="single" w:sz="4" w:space="0" w:color="auto"/>
            </w:tcBorders>
            <w:vAlign w:val="center"/>
          </w:tcPr>
          <w:p w14:paraId="39FDFAB9" w14:textId="77777777" w:rsidR="00E54765" w:rsidRPr="00A21B52" w:rsidRDefault="00E54765" w:rsidP="002615F9">
            <w:pPr>
              <w:pStyle w:val="TAC"/>
              <w:rPr>
                <w:rFonts w:eastAsia="宋体"/>
                <w:szCs w:val="18"/>
                <w:lang w:val="en-US" w:eastAsia="zh-CN"/>
              </w:rPr>
            </w:pPr>
          </w:p>
        </w:tc>
      </w:tr>
      <w:tr w:rsidR="00E54765" w14:paraId="74F09DC4"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0DF85647" w14:textId="77777777" w:rsidR="00E54765" w:rsidRDefault="00E54765"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0B12956C" w14:textId="77777777" w:rsidR="00E54765" w:rsidRDefault="00E54765"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FB097A" w14:textId="77777777" w:rsidR="00E54765" w:rsidRDefault="00E54765" w:rsidP="002615F9">
            <w:pPr>
              <w:pStyle w:val="TAC"/>
              <w:rPr>
                <w:szCs w:val="18"/>
                <w:lang w:val="en-US" w:eastAsia="zh-CN"/>
              </w:rPr>
            </w:pPr>
            <w:r>
              <w:rPr>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3A784D4" w14:textId="77777777" w:rsidR="00E54765" w:rsidRDefault="00E54765" w:rsidP="002615F9">
            <w:pPr>
              <w:keepNext/>
              <w:keepLines/>
              <w:spacing w:after="0"/>
              <w:jc w:val="center"/>
              <w:textAlignment w:val="bottom"/>
              <w:rPr>
                <w:rFonts w:ascii="Arial" w:eastAsia="宋体" w:hAnsi="Arial" w:cs="Arial"/>
                <w:sz w:val="18"/>
                <w:szCs w:val="18"/>
                <w:lang w:val="en-US" w:eastAsia="zh-CN" w:bidi="ar"/>
              </w:rPr>
            </w:pPr>
            <w:r w:rsidRPr="006A4F1E">
              <w:rPr>
                <w:rFonts w:ascii="Arial" w:eastAsia="宋体" w:hAnsi="Arial" w:cs="Arial"/>
                <w:sz w:val="18"/>
                <w:szCs w:val="18"/>
                <w:lang w:val="en-US" w:eastAsia="zh-CN" w:bidi="ar"/>
              </w:rPr>
              <w:t>CA_n79C</w:t>
            </w:r>
            <w:r w:rsidRPr="0025687B">
              <w:rPr>
                <w:rFonts w:ascii="Arial" w:eastAsia="宋体" w:hAnsi="Arial" w:cs="Arial"/>
                <w:sz w:val="18"/>
                <w:szCs w:val="18"/>
                <w:lang w:val="en-US" w:eastAsia="zh-CN" w:bidi="ar"/>
              </w:rPr>
              <w:t>_BCS</w:t>
            </w:r>
            <w:r>
              <w:rPr>
                <w:rFonts w:ascii="Arial" w:eastAsia="宋体" w:hAnsi="Arial" w:cs="Arial"/>
                <w:sz w:val="18"/>
                <w:szCs w:val="18"/>
                <w:lang w:val="en-US" w:eastAsia="zh-CN" w:bidi="ar"/>
              </w:rPr>
              <w:t>0</w:t>
            </w:r>
          </w:p>
        </w:tc>
        <w:tc>
          <w:tcPr>
            <w:tcW w:w="1360" w:type="dxa"/>
            <w:tcBorders>
              <w:top w:val="nil"/>
              <w:left w:val="single" w:sz="4" w:space="0" w:color="auto"/>
              <w:bottom w:val="single" w:sz="4" w:space="0" w:color="auto"/>
              <w:right w:val="single" w:sz="4" w:space="0" w:color="auto"/>
            </w:tcBorders>
            <w:vAlign w:val="center"/>
          </w:tcPr>
          <w:p w14:paraId="5C9FAE5A" w14:textId="77777777" w:rsidR="00E54765" w:rsidRPr="00A21B52" w:rsidRDefault="00E54765" w:rsidP="002615F9">
            <w:pPr>
              <w:pStyle w:val="TAC"/>
              <w:rPr>
                <w:rFonts w:eastAsia="宋体"/>
                <w:szCs w:val="18"/>
                <w:lang w:val="en-US" w:eastAsia="zh-CN"/>
              </w:rPr>
            </w:pPr>
          </w:p>
        </w:tc>
      </w:tr>
      <w:tr w:rsidR="00E54765" w14:paraId="58EE2C4B" w14:textId="77777777" w:rsidTr="002615F9">
        <w:trPr>
          <w:trHeight w:val="187"/>
        </w:trPr>
        <w:tc>
          <w:tcPr>
            <w:tcW w:w="9844" w:type="dxa"/>
            <w:gridSpan w:val="5"/>
            <w:tcBorders>
              <w:top w:val="single" w:sz="4" w:space="0" w:color="auto"/>
              <w:left w:val="single" w:sz="4" w:space="0" w:color="auto"/>
              <w:bottom w:val="single" w:sz="4" w:space="0" w:color="auto"/>
              <w:right w:val="single" w:sz="4" w:space="0" w:color="auto"/>
            </w:tcBorders>
            <w:vAlign w:val="center"/>
          </w:tcPr>
          <w:p w14:paraId="4DE157B2" w14:textId="77777777" w:rsidR="00E54765" w:rsidRPr="00A21B52" w:rsidRDefault="00E54765" w:rsidP="002615F9">
            <w:pPr>
              <w:pStyle w:val="TAC"/>
              <w:jc w:val="left"/>
              <w:rPr>
                <w:rFonts w:eastAsia="宋体"/>
                <w:szCs w:val="18"/>
                <w:lang w:val="en-US" w:eastAsia="zh-CN"/>
              </w:rPr>
            </w:pPr>
          </w:p>
        </w:tc>
      </w:tr>
    </w:tbl>
    <w:p w14:paraId="442610EA" w14:textId="0B2A91BF" w:rsidR="00E54765" w:rsidRDefault="00E54765" w:rsidP="00E54765">
      <w:pPr>
        <w:pStyle w:val="41"/>
      </w:pPr>
      <w:bookmarkStart w:id="233" w:name="_Toc136288228"/>
      <w:r>
        <w:t>5.17.1.3</w:t>
      </w:r>
      <w:r>
        <w:tab/>
      </w:r>
      <w:r w:rsidRPr="00E54765">
        <w:t>∆T</w:t>
      </w:r>
      <w:r w:rsidRPr="00E54765">
        <w:rPr>
          <w:vertAlign w:val="subscript"/>
        </w:rPr>
        <w:t>IB,c</w:t>
      </w:r>
      <w:r w:rsidRPr="00E54765">
        <w:t xml:space="preserve"> and ∆R</w:t>
      </w:r>
      <w:r w:rsidRPr="00E54765">
        <w:rPr>
          <w:vertAlign w:val="subscript"/>
        </w:rPr>
        <w:t>IB,c</w:t>
      </w:r>
      <w:r w:rsidRPr="00E54765">
        <w:t xml:space="preserve"> values</w:t>
      </w:r>
      <w:bookmarkEnd w:id="233"/>
    </w:p>
    <w:p w14:paraId="0363A86B" w14:textId="77777777" w:rsidR="00E54765" w:rsidRPr="00A21B52" w:rsidRDefault="00E54765" w:rsidP="00E54765">
      <w:pPr>
        <w:rPr>
          <w:rFonts w:eastAsia="宋体"/>
        </w:rPr>
      </w:pPr>
      <w:r>
        <w:t xml:space="preserve">For </w:t>
      </w:r>
      <w:r>
        <w:rPr>
          <w:lang w:val="en-US" w:eastAsia="zh-CN"/>
        </w:rPr>
        <w:t>CA_n3-n78-n79</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w:t>
      </w:r>
    </w:p>
    <w:p w14:paraId="2140C852" w14:textId="29AD72A9" w:rsidR="00E54765" w:rsidRDefault="00E54765" w:rsidP="00E54765">
      <w:pPr>
        <w:pStyle w:val="TH"/>
        <w:rPr>
          <w:rFonts w:cs="Arial"/>
        </w:rPr>
      </w:pPr>
      <w:r>
        <w:rPr>
          <w:rFonts w:cs="Arial"/>
        </w:rPr>
        <w:t xml:space="preserve">Table </w:t>
      </w:r>
      <w:r>
        <w:rPr>
          <w:rFonts w:cs="Arial"/>
          <w:lang w:val="en-US" w:eastAsia="zh-CN"/>
        </w:rPr>
        <w:t>5.17</w:t>
      </w:r>
      <w:r>
        <w:rPr>
          <w:rFonts w:cs="Arial"/>
        </w:rPr>
        <w:t>.</w:t>
      </w:r>
      <w:r>
        <w:rPr>
          <w:rFonts w:cs="Arial"/>
          <w:lang w:val="en-US" w:eastAsia="zh-CN"/>
        </w:rPr>
        <w:t>1.</w:t>
      </w:r>
      <w:r>
        <w:rPr>
          <w:rFonts w:cs="Arial"/>
        </w:rPr>
        <w:t>3</w:t>
      </w:r>
      <w:r>
        <w:rPr>
          <w:rFonts w:cs="Arial"/>
          <w:lang w:eastAsia="zh-CN"/>
        </w:rPr>
        <w:t>-</w:t>
      </w:r>
      <w:r>
        <w:rPr>
          <w:rFonts w:cs="Arial"/>
        </w:rPr>
        <w:t>1: ΔT</w:t>
      </w:r>
      <w:r>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E54765" w14:paraId="45FE3416" w14:textId="77777777" w:rsidTr="002615F9">
        <w:trPr>
          <w:jc w:val="center"/>
        </w:trPr>
        <w:tc>
          <w:tcPr>
            <w:tcW w:w="2336" w:type="dxa"/>
            <w:vMerge w:val="restart"/>
            <w:tcBorders>
              <w:top w:val="single" w:sz="4" w:space="0" w:color="auto"/>
              <w:left w:val="single" w:sz="4" w:space="0" w:color="auto"/>
              <w:bottom w:val="single" w:sz="4" w:space="0" w:color="auto"/>
              <w:right w:val="single" w:sz="4" w:space="0" w:color="auto"/>
            </w:tcBorders>
            <w:hideMark/>
          </w:tcPr>
          <w:p w14:paraId="4D51B526" w14:textId="77777777" w:rsidR="00E54765" w:rsidRPr="00A21B52" w:rsidRDefault="00E54765" w:rsidP="002615F9">
            <w:pPr>
              <w:keepNext/>
              <w:keepLines/>
              <w:spacing w:after="0"/>
              <w:jc w:val="center"/>
              <w:rPr>
                <w:rFonts w:ascii="Arial" w:eastAsia="宋体" w:hAnsi="Arial"/>
                <w:b/>
                <w:color w:val="000000"/>
                <w:sz w:val="18"/>
              </w:rPr>
            </w:pPr>
            <w:r w:rsidRPr="00A21B52">
              <w:rPr>
                <w:rFonts w:ascii="Arial" w:eastAsia="宋体" w:hAnsi="Arial"/>
                <w:b/>
                <w:color w:val="000000"/>
                <w:sz w:val="18"/>
              </w:rPr>
              <w:t xml:space="preserve">Inter-band </w:t>
            </w:r>
            <w:r w:rsidRPr="00A21B52">
              <w:rPr>
                <w:rFonts w:ascii="Arial" w:eastAsia="宋体" w:hAnsi="Arial"/>
                <w:b/>
                <w:color w:val="000000"/>
                <w:sz w:val="18"/>
                <w:lang w:eastAsia="zh-CN"/>
              </w:rPr>
              <w:t>CA</w:t>
            </w:r>
            <w:r w:rsidRPr="00A21B52">
              <w:rPr>
                <w:rFonts w:ascii="Arial" w:eastAsia="宋体" w:hAnsi="Arial"/>
                <w:b/>
                <w:color w:val="000000"/>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hideMark/>
          </w:tcPr>
          <w:p w14:paraId="529F57F5" w14:textId="77777777" w:rsidR="00E54765" w:rsidRPr="00A21B52" w:rsidRDefault="00E54765" w:rsidP="002615F9">
            <w:pPr>
              <w:keepNext/>
              <w:keepLines/>
              <w:spacing w:after="0"/>
              <w:jc w:val="center"/>
              <w:rPr>
                <w:rFonts w:ascii="Arial" w:eastAsia="宋体" w:hAnsi="Arial"/>
                <w:b/>
                <w:color w:val="000000"/>
                <w:sz w:val="18"/>
              </w:rPr>
            </w:pPr>
            <w:r w:rsidRPr="00A21B52">
              <w:rPr>
                <w:rFonts w:ascii="Arial" w:eastAsia="宋体" w:hAnsi="Arial"/>
                <w:b/>
                <w:color w:val="000000"/>
                <w:sz w:val="18"/>
              </w:rPr>
              <w:t>ΔT</w:t>
            </w:r>
            <w:r w:rsidRPr="00A21B52">
              <w:rPr>
                <w:rFonts w:ascii="Arial" w:eastAsia="宋体" w:hAnsi="Arial"/>
                <w:b/>
                <w:color w:val="000000"/>
                <w:sz w:val="18"/>
                <w:vertAlign w:val="subscript"/>
              </w:rPr>
              <w:t>IB,c</w:t>
            </w:r>
            <w:r w:rsidRPr="00A21B52">
              <w:rPr>
                <w:rFonts w:ascii="Arial" w:eastAsia="宋体" w:hAnsi="Arial"/>
                <w:b/>
                <w:color w:val="000000"/>
                <w:sz w:val="18"/>
              </w:rPr>
              <w:t xml:space="preserve"> for NR bands (dB)</w:t>
            </w:r>
            <w:r w:rsidRPr="00A21B52">
              <w:rPr>
                <w:rFonts w:ascii="Arial" w:eastAsia="宋体" w:hAnsi="Arial"/>
                <w:b/>
                <w:color w:val="000000"/>
                <w:sz w:val="18"/>
                <w:vertAlign w:val="superscript"/>
              </w:rPr>
              <w:t>*</w:t>
            </w:r>
          </w:p>
        </w:tc>
      </w:tr>
      <w:tr w:rsidR="00E54765" w14:paraId="74374D1F" w14:textId="77777777" w:rsidTr="002615F9">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442100EA" w14:textId="77777777" w:rsidR="00E54765" w:rsidRPr="00A21B52" w:rsidRDefault="00E54765" w:rsidP="002615F9">
            <w:pPr>
              <w:spacing w:after="0"/>
              <w:rPr>
                <w:rFonts w:ascii="Arial" w:eastAsia="宋体"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hideMark/>
          </w:tcPr>
          <w:p w14:paraId="412CF171" w14:textId="77777777" w:rsidR="00E54765" w:rsidRPr="00A21B52" w:rsidRDefault="00E54765" w:rsidP="002615F9">
            <w:pPr>
              <w:keepNext/>
              <w:keepLines/>
              <w:spacing w:after="0"/>
              <w:jc w:val="center"/>
              <w:rPr>
                <w:rFonts w:ascii="Arial" w:eastAsia="宋体" w:hAnsi="Arial"/>
                <w:b/>
                <w:color w:val="000000"/>
                <w:sz w:val="18"/>
              </w:rPr>
            </w:pPr>
            <w:r w:rsidRPr="00A21B52">
              <w:rPr>
                <w:rFonts w:ascii="Arial" w:eastAsia="宋体" w:hAnsi="Arial"/>
                <w:b/>
                <w:color w:val="000000"/>
                <w:sz w:val="18"/>
              </w:rPr>
              <w:t>Component band in order of bands in configuration</w:t>
            </w:r>
            <w:r w:rsidRPr="00A21B52">
              <w:rPr>
                <w:rFonts w:ascii="Arial" w:eastAsia="宋体" w:hAnsi="Arial"/>
                <w:b/>
                <w:color w:val="000000"/>
                <w:sz w:val="18"/>
                <w:vertAlign w:val="superscript"/>
              </w:rPr>
              <w:t>**</w:t>
            </w:r>
          </w:p>
        </w:tc>
      </w:tr>
      <w:tr w:rsidR="00E54765" w14:paraId="4931A53B" w14:textId="77777777" w:rsidTr="002615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8968CA3" w14:textId="77777777" w:rsidR="00E54765" w:rsidRPr="00A21B52" w:rsidRDefault="00E54765" w:rsidP="002615F9">
            <w:pPr>
              <w:keepNext/>
              <w:keepLines/>
              <w:spacing w:after="0"/>
              <w:jc w:val="center"/>
              <w:rPr>
                <w:rFonts w:ascii="Arial" w:eastAsia="宋体" w:hAnsi="Arial"/>
                <w:color w:val="000000"/>
                <w:sz w:val="18"/>
                <w:lang w:val="en-US" w:eastAsia="zh-CN"/>
              </w:rPr>
            </w:pPr>
            <w:r>
              <w:rPr>
                <w:rFonts w:ascii="Arial" w:eastAsia="等线" w:hAnsi="Arial"/>
                <w:color w:val="000000"/>
                <w:sz w:val="18"/>
                <w:lang w:eastAsia="zh-CN"/>
              </w:rPr>
              <w:t>CA_n3-n78-n79</w:t>
            </w:r>
          </w:p>
        </w:tc>
        <w:tc>
          <w:tcPr>
            <w:tcW w:w="1968" w:type="dxa"/>
            <w:tcBorders>
              <w:top w:val="single" w:sz="4" w:space="0" w:color="auto"/>
              <w:left w:val="single" w:sz="4" w:space="0" w:color="auto"/>
              <w:bottom w:val="single" w:sz="4" w:space="0" w:color="auto"/>
              <w:right w:val="single" w:sz="4" w:space="0" w:color="auto"/>
            </w:tcBorders>
            <w:vAlign w:val="center"/>
          </w:tcPr>
          <w:p w14:paraId="129DEBC3" w14:textId="77777777" w:rsidR="00E54765" w:rsidRPr="00A21B52" w:rsidRDefault="00E54765" w:rsidP="002615F9">
            <w:pPr>
              <w:keepNext/>
              <w:keepLines/>
              <w:spacing w:after="0"/>
              <w:jc w:val="center"/>
              <w:rPr>
                <w:rFonts w:ascii="Arial" w:eastAsia="宋体" w:hAnsi="Arial"/>
                <w:color w:val="000000"/>
                <w:sz w:val="18"/>
                <w:lang w:val="en-US" w:eastAsia="zh-CN"/>
              </w:rPr>
            </w:pPr>
            <w:r>
              <w:rPr>
                <w:rFonts w:ascii="Arial" w:eastAsia="宋体" w:hAnsi="Arial" w:hint="eastAsia"/>
                <w:color w:val="000000"/>
                <w:sz w:val="18"/>
                <w:lang w:val="en-US" w:eastAsia="zh-CN"/>
              </w:rPr>
              <w:t>0</w:t>
            </w:r>
            <w:r>
              <w:rPr>
                <w:rFonts w:ascii="Arial" w:eastAsia="宋体" w:hAnsi="Arial"/>
                <w:color w:val="000000"/>
                <w:sz w:val="18"/>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4F6A4133" w14:textId="77777777" w:rsidR="00E54765" w:rsidRPr="00A21B52" w:rsidRDefault="00E54765" w:rsidP="002615F9">
            <w:pPr>
              <w:keepNext/>
              <w:keepLines/>
              <w:spacing w:after="0"/>
              <w:jc w:val="center"/>
              <w:rPr>
                <w:rFonts w:ascii="Arial" w:eastAsia="宋体" w:hAnsi="Arial"/>
                <w:color w:val="000000"/>
                <w:sz w:val="18"/>
                <w:lang w:val="en-US" w:eastAsia="zh-CN"/>
              </w:rPr>
            </w:pPr>
            <w:r>
              <w:rPr>
                <w:rFonts w:ascii="Arial" w:eastAsia="宋体" w:hAnsi="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3A54258F" w14:textId="77777777" w:rsidR="00E54765" w:rsidRPr="00A21B52" w:rsidRDefault="00E54765" w:rsidP="002615F9">
            <w:pPr>
              <w:keepNext/>
              <w:keepLines/>
              <w:spacing w:after="0"/>
              <w:jc w:val="center"/>
              <w:rPr>
                <w:rFonts w:ascii="Arial" w:eastAsia="宋体" w:hAnsi="Arial"/>
                <w:color w:val="000000"/>
                <w:sz w:val="18"/>
                <w:lang w:val="en-US" w:eastAsia="zh-CN"/>
              </w:rPr>
            </w:pPr>
            <w:r>
              <w:rPr>
                <w:rFonts w:ascii="Arial" w:eastAsia="宋体" w:hAnsi="Arial"/>
                <w:color w:val="000000"/>
                <w:sz w:val="18"/>
                <w:lang w:val="en-US" w:eastAsia="zh-CN"/>
              </w:rPr>
              <w:t>0.8</w:t>
            </w:r>
          </w:p>
        </w:tc>
      </w:tr>
      <w:tr w:rsidR="00E54765" w14:paraId="0633E2A1" w14:textId="77777777" w:rsidTr="002615F9">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hideMark/>
          </w:tcPr>
          <w:p w14:paraId="109CB0D0" w14:textId="77777777" w:rsidR="00E54765" w:rsidRPr="00A21B52" w:rsidRDefault="00E54765" w:rsidP="002615F9">
            <w:pPr>
              <w:keepNext/>
              <w:keepLines/>
              <w:spacing w:after="0"/>
              <w:ind w:left="851" w:hanging="851"/>
              <w:rPr>
                <w:rFonts w:ascii="Arial" w:eastAsia="宋体" w:hAnsi="Arial"/>
                <w:color w:val="000000"/>
                <w:sz w:val="18"/>
                <w:lang w:eastAsia="ja-JP"/>
              </w:rPr>
            </w:pPr>
            <w:r w:rsidRPr="00A21B52">
              <w:rPr>
                <w:rFonts w:ascii="Arial" w:hAnsi="Arial"/>
                <w:color w:val="000000"/>
                <w:sz w:val="18"/>
                <w:lang w:eastAsia="ja-JP"/>
              </w:rPr>
              <w:t>NOTE *:</w:t>
            </w:r>
            <w:r w:rsidRPr="00A21B52">
              <w:rPr>
                <w:rFonts w:ascii="Arial" w:hAnsi="Arial"/>
                <w:color w:val="000000"/>
                <w:sz w:val="18"/>
                <w:lang w:eastAsia="ja-JP"/>
              </w:rPr>
              <w:tab/>
              <w:t>“-” denotes ΔT</w:t>
            </w:r>
            <w:r w:rsidRPr="00A21B52">
              <w:rPr>
                <w:rFonts w:ascii="Arial" w:hAnsi="Arial"/>
                <w:color w:val="000000"/>
                <w:sz w:val="18"/>
                <w:vertAlign w:val="subscript"/>
                <w:lang w:eastAsia="ja-JP"/>
              </w:rPr>
              <w:t>IB,c</w:t>
            </w:r>
            <w:r w:rsidRPr="00A21B52">
              <w:rPr>
                <w:rFonts w:ascii="Arial" w:hAnsi="Arial"/>
                <w:color w:val="000000"/>
                <w:sz w:val="18"/>
                <w:lang w:eastAsia="ja-JP"/>
              </w:rPr>
              <w:t xml:space="preserve"> = 0.</w:t>
            </w:r>
          </w:p>
          <w:p w14:paraId="6637D003" w14:textId="77777777" w:rsidR="00E54765" w:rsidRPr="00A21B52" w:rsidRDefault="00E54765" w:rsidP="002615F9">
            <w:pPr>
              <w:keepNext/>
              <w:keepLines/>
              <w:spacing w:after="0"/>
              <w:ind w:left="851" w:hanging="851"/>
              <w:rPr>
                <w:rFonts w:ascii="Arial" w:eastAsia="宋体" w:hAnsi="Arial" w:cs="Arial"/>
                <w:color w:val="000000"/>
                <w:sz w:val="18"/>
                <w:szCs w:val="22"/>
                <w:lang w:val="en-US" w:eastAsia="zh-CN"/>
              </w:rPr>
            </w:pPr>
            <w:r w:rsidRPr="00A21B52">
              <w:rPr>
                <w:rFonts w:ascii="Arial" w:eastAsia="等线" w:hAnsi="Arial"/>
                <w:color w:val="000000"/>
                <w:sz w:val="18"/>
              </w:rPr>
              <w:t>NOTE **:</w:t>
            </w:r>
            <w:r w:rsidRPr="00A21B52">
              <w:rPr>
                <w:rFonts w:ascii="Arial" w:eastAsia="等线" w:hAnsi="Arial"/>
                <w:color w:val="000000"/>
                <w:sz w:val="18"/>
              </w:rPr>
              <w:tab/>
              <w:t>The component band order in the configuration should be listed by the order of NR bands, such as for CA_n1-n3-n5 the band order from left to right is n1, n3 and n5.</w:t>
            </w:r>
          </w:p>
        </w:tc>
      </w:tr>
    </w:tbl>
    <w:p w14:paraId="0F89DE4F" w14:textId="77777777" w:rsidR="00E54765" w:rsidRPr="00A21B52" w:rsidRDefault="00E54765" w:rsidP="00E54765">
      <w:pPr>
        <w:keepNext/>
        <w:keepLines/>
        <w:rPr>
          <w:rFonts w:ascii="Arial" w:eastAsia="宋体" w:hAnsi="Arial" w:cs="Arial"/>
        </w:rPr>
      </w:pPr>
    </w:p>
    <w:p w14:paraId="3722296F" w14:textId="2B15FC52" w:rsidR="00E54765" w:rsidRDefault="00E54765" w:rsidP="00E54765">
      <w:pPr>
        <w:pStyle w:val="TH"/>
        <w:rPr>
          <w:rFonts w:cs="Arial"/>
          <w:lang w:eastAsia="zh-CN"/>
        </w:rPr>
      </w:pPr>
      <w:r>
        <w:rPr>
          <w:rFonts w:cs="Arial"/>
        </w:rPr>
        <w:t xml:space="preserve">Table </w:t>
      </w:r>
      <w:r>
        <w:rPr>
          <w:rFonts w:cs="Arial"/>
          <w:lang w:val="en-US" w:eastAsia="zh-CN"/>
        </w:rPr>
        <w:t>5</w:t>
      </w:r>
      <w:r>
        <w:rPr>
          <w:rFonts w:cs="Arial"/>
        </w:rPr>
        <w:t>.</w:t>
      </w:r>
      <w:r>
        <w:rPr>
          <w:rFonts w:cs="Arial"/>
          <w:lang w:val="en-US" w:eastAsia="zh-CN"/>
        </w:rPr>
        <w:t>17.1.</w:t>
      </w:r>
      <w:r>
        <w:rPr>
          <w:rFonts w:cs="Arial"/>
        </w:rPr>
        <w:t>3-2: ΔR</w:t>
      </w:r>
      <w:r>
        <w:rPr>
          <w:rFonts w:cs="Arial"/>
          <w:vertAlign w:val="subscript"/>
        </w:rPr>
        <w:t>IB</w:t>
      </w:r>
      <w:r>
        <w:rPr>
          <w:rFonts w:cs="Arial"/>
          <w:vertAlign w:val="subscript"/>
          <w:lang w:eastAsia="zh-CN"/>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4"/>
        <w:gridCol w:w="1948"/>
        <w:gridCol w:w="1948"/>
        <w:gridCol w:w="1949"/>
      </w:tblGrid>
      <w:tr w:rsidR="00E54765" w14:paraId="47BE223B" w14:textId="77777777" w:rsidTr="002615F9">
        <w:trPr>
          <w:trHeight w:val="187"/>
          <w:jc w:val="center"/>
        </w:trPr>
        <w:tc>
          <w:tcPr>
            <w:tcW w:w="1594" w:type="dxa"/>
            <w:vMerge w:val="restart"/>
            <w:tcBorders>
              <w:top w:val="single" w:sz="4" w:space="0" w:color="auto"/>
              <w:left w:val="single" w:sz="4" w:space="0" w:color="auto"/>
              <w:bottom w:val="single" w:sz="4" w:space="0" w:color="auto"/>
              <w:right w:val="single" w:sz="4" w:space="0" w:color="auto"/>
            </w:tcBorders>
            <w:hideMark/>
          </w:tcPr>
          <w:p w14:paraId="349C4BA9" w14:textId="77777777" w:rsidR="00E54765" w:rsidRPr="00A21B52" w:rsidRDefault="00E54765" w:rsidP="002615F9">
            <w:pPr>
              <w:keepNext/>
              <w:keepLines/>
              <w:spacing w:after="0"/>
              <w:jc w:val="center"/>
              <w:rPr>
                <w:rFonts w:ascii="Arial" w:eastAsia="等线" w:hAnsi="Arial"/>
                <w:b/>
                <w:color w:val="000000"/>
                <w:sz w:val="18"/>
              </w:rPr>
            </w:pPr>
            <w:r w:rsidRPr="00A21B52">
              <w:rPr>
                <w:rFonts w:ascii="Arial" w:eastAsia="等线" w:hAnsi="Arial"/>
                <w:b/>
                <w:color w:val="000000"/>
                <w:sz w:val="18"/>
              </w:rPr>
              <w:t>Inter-band CA combination</w:t>
            </w:r>
          </w:p>
        </w:tc>
        <w:tc>
          <w:tcPr>
            <w:tcW w:w="5845" w:type="dxa"/>
            <w:gridSpan w:val="3"/>
            <w:tcBorders>
              <w:top w:val="single" w:sz="4" w:space="0" w:color="auto"/>
              <w:left w:val="single" w:sz="4" w:space="0" w:color="auto"/>
              <w:bottom w:val="single" w:sz="4" w:space="0" w:color="auto"/>
              <w:right w:val="single" w:sz="4" w:space="0" w:color="auto"/>
            </w:tcBorders>
            <w:vAlign w:val="center"/>
            <w:hideMark/>
          </w:tcPr>
          <w:p w14:paraId="6B0F5F0B" w14:textId="77777777" w:rsidR="00E54765" w:rsidRPr="00A21B52" w:rsidRDefault="00E54765" w:rsidP="002615F9">
            <w:pPr>
              <w:keepNext/>
              <w:keepLines/>
              <w:spacing w:after="0"/>
              <w:jc w:val="center"/>
              <w:rPr>
                <w:rFonts w:ascii="Arial" w:eastAsia="等线" w:hAnsi="Arial"/>
                <w:b/>
                <w:color w:val="000000"/>
                <w:sz w:val="18"/>
              </w:rPr>
            </w:pPr>
            <w:r w:rsidRPr="00A21B52">
              <w:rPr>
                <w:rFonts w:ascii="Arial" w:eastAsia="等线" w:hAnsi="Arial"/>
                <w:b/>
                <w:color w:val="000000"/>
                <w:sz w:val="18"/>
              </w:rPr>
              <w:t>ΔR</w:t>
            </w:r>
            <w:r w:rsidRPr="00A21B52">
              <w:rPr>
                <w:rFonts w:ascii="Arial" w:eastAsia="等线" w:hAnsi="Arial"/>
                <w:b/>
                <w:color w:val="000000"/>
                <w:sz w:val="18"/>
                <w:vertAlign w:val="subscript"/>
              </w:rPr>
              <w:t>IB,c</w:t>
            </w:r>
            <w:r w:rsidRPr="00A21B52">
              <w:rPr>
                <w:rFonts w:ascii="Arial" w:eastAsia="等线" w:hAnsi="Arial"/>
                <w:b/>
                <w:color w:val="000000"/>
                <w:sz w:val="18"/>
              </w:rPr>
              <w:t xml:space="preserve"> for NR bands (dB)</w:t>
            </w:r>
            <w:r w:rsidRPr="00A21B52">
              <w:rPr>
                <w:rFonts w:ascii="Arial" w:eastAsia="等线" w:hAnsi="Arial"/>
                <w:b/>
                <w:color w:val="000000"/>
                <w:sz w:val="18"/>
                <w:vertAlign w:val="superscript"/>
              </w:rPr>
              <w:t>*</w:t>
            </w:r>
          </w:p>
        </w:tc>
      </w:tr>
      <w:tr w:rsidR="00E54765" w14:paraId="4FF09285" w14:textId="77777777" w:rsidTr="002615F9">
        <w:trPr>
          <w:trHeight w:val="187"/>
          <w:jc w:val="center"/>
        </w:trPr>
        <w:tc>
          <w:tcPr>
            <w:tcW w:w="1594" w:type="dxa"/>
            <w:vMerge/>
            <w:tcBorders>
              <w:top w:val="single" w:sz="4" w:space="0" w:color="auto"/>
              <w:left w:val="single" w:sz="4" w:space="0" w:color="auto"/>
              <w:bottom w:val="single" w:sz="4" w:space="0" w:color="auto"/>
              <w:right w:val="single" w:sz="4" w:space="0" w:color="auto"/>
            </w:tcBorders>
            <w:vAlign w:val="center"/>
            <w:hideMark/>
          </w:tcPr>
          <w:p w14:paraId="64340760" w14:textId="77777777" w:rsidR="00E54765" w:rsidRPr="00A21B52" w:rsidRDefault="00E54765" w:rsidP="002615F9">
            <w:pPr>
              <w:spacing w:after="0"/>
              <w:rPr>
                <w:rFonts w:ascii="Arial" w:eastAsia="等线" w:hAnsi="Arial"/>
                <w:b/>
                <w:color w:val="000000"/>
                <w:sz w:val="18"/>
              </w:rPr>
            </w:pPr>
          </w:p>
        </w:tc>
        <w:tc>
          <w:tcPr>
            <w:tcW w:w="5845" w:type="dxa"/>
            <w:gridSpan w:val="3"/>
            <w:tcBorders>
              <w:top w:val="single" w:sz="4" w:space="0" w:color="auto"/>
              <w:left w:val="single" w:sz="4" w:space="0" w:color="auto"/>
              <w:bottom w:val="single" w:sz="4" w:space="0" w:color="auto"/>
              <w:right w:val="single" w:sz="4" w:space="0" w:color="auto"/>
            </w:tcBorders>
            <w:vAlign w:val="center"/>
            <w:hideMark/>
          </w:tcPr>
          <w:p w14:paraId="3B0BD4D4" w14:textId="77777777" w:rsidR="00E54765" w:rsidRPr="00A21B52" w:rsidRDefault="00E54765" w:rsidP="002615F9">
            <w:pPr>
              <w:keepNext/>
              <w:keepLines/>
              <w:spacing w:after="0"/>
              <w:jc w:val="center"/>
              <w:rPr>
                <w:rFonts w:ascii="Arial" w:eastAsia="等线" w:hAnsi="Arial"/>
                <w:b/>
                <w:color w:val="000000"/>
                <w:sz w:val="18"/>
              </w:rPr>
            </w:pPr>
            <w:r w:rsidRPr="00A21B52">
              <w:rPr>
                <w:rFonts w:ascii="Arial" w:eastAsia="等线" w:hAnsi="Arial"/>
                <w:b/>
                <w:color w:val="000000"/>
                <w:sz w:val="18"/>
              </w:rPr>
              <w:t>Component band in order of bands in configuration</w:t>
            </w:r>
            <w:r w:rsidRPr="00A21B52">
              <w:rPr>
                <w:rFonts w:ascii="Arial" w:eastAsia="等线" w:hAnsi="Arial"/>
                <w:b/>
                <w:color w:val="000000"/>
                <w:sz w:val="18"/>
                <w:vertAlign w:val="superscript"/>
              </w:rPr>
              <w:t>**</w:t>
            </w:r>
          </w:p>
        </w:tc>
      </w:tr>
      <w:tr w:rsidR="00E54765" w14:paraId="3B809426" w14:textId="77777777" w:rsidTr="002615F9">
        <w:trPr>
          <w:trHeight w:val="187"/>
          <w:jc w:val="center"/>
        </w:trPr>
        <w:tc>
          <w:tcPr>
            <w:tcW w:w="1594" w:type="dxa"/>
            <w:tcBorders>
              <w:top w:val="single" w:sz="4" w:space="0" w:color="auto"/>
              <w:left w:val="single" w:sz="4" w:space="0" w:color="auto"/>
              <w:bottom w:val="single" w:sz="4" w:space="0" w:color="auto"/>
              <w:right w:val="single" w:sz="4" w:space="0" w:color="auto"/>
            </w:tcBorders>
            <w:hideMark/>
          </w:tcPr>
          <w:p w14:paraId="5B31D96C" w14:textId="77777777" w:rsidR="00E54765" w:rsidRPr="00A21B52" w:rsidRDefault="00E54765" w:rsidP="002615F9">
            <w:pPr>
              <w:keepNext/>
              <w:keepLines/>
              <w:spacing w:after="0"/>
              <w:jc w:val="center"/>
              <w:rPr>
                <w:rFonts w:ascii="Arial" w:eastAsia="等线" w:hAnsi="Arial"/>
                <w:color w:val="000000"/>
                <w:sz w:val="18"/>
              </w:rPr>
            </w:pPr>
            <w:r>
              <w:rPr>
                <w:rFonts w:ascii="Arial" w:eastAsia="等线" w:hAnsi="Arial"/>
                <w:color w:val="000000"/>
                <w:sz w:val="18"/>
                <w:lang w:eastAsia="zh-CN"/>
              </w:rPr>
              <w:t>CA_n3-n78-n79</w:t>
            </w:r>
          </w:p>
        </w:tc>
        <w:tc>
          <w:tcPr>
            <w:tcW w:w="1948" w:type="dxa"/>
            <w:tcBorders>
              <w:top w:val="single" w:sz="4" w:space="0" w:color="auto"/>
              <w:left w:val="single" w:sz="4" w:space="0" w:color="auto"/>
              <w:bottom w:val="single" w:sz="4" w:space="0" w:color="auto"/>
              <w:right w:val="single" w:sz="4" w:space="0" w:color="auto"/>
            </w:tcBorders>
            <w:vAlign w:val="center"/>
          </w:tcPr>
          <w:p w14:paraId="226EEDA9" w14:textId="77777777" w:rsidR="00E54765" w:rsidRPr="00A21B52" w:rsidRDefault="00E54765" w:rsidP="002615F9">
            <w:pPr>
              <w:keepNext/>
              <w:keepLines/>
              <w:spacing w:after="0"/>
              <w:jc w:val="center"/>
              <w:rPr>
                <w:rFonts w:ascii="Arial" w:eastAsia="等线" w:hAnsi="Arial"/>
                <w:color w:val="000000"/>
                <w:sz w:val="18"/>
                <w:lang w:eastAsia="zh-CN"/>
              </w:rPr>
            </w:pPr>
            <w:r>
              <w:rPr>
                <w:rFonts w:ascii="Arial" w:eastAsia="等线" w:hAnsi="Arial"/>
                <w:color w:val="000000"/>
                <w:sz w:val="18"/>
                <w:lang w:eastAsia="zh-CN"/>
              </w:rPr>
              <w:t>0.2</w:t>
            </w:r>
          </w:p>
        </w:tc>
        <w:tc>
          <w:tcPr>
            <w:tcW w:w="1948" w:type="dxa"/>
            <w:tcBorders>
              <w:top w:val="single" w:sz="4" w:space="0" w:color="auto"/>
              <w:left w:val="single" w:sz="4" w:space="0" w:color="auto"/>
              <w:bottom w:val="single" w:sz="4" w:space="0" w:color="auto"/>
              <w:right w:val="single" w:sz="4" w:space="0" w:color="auto"/>
            </w:tcBorders>
            <w:vAlign w:val="center"/>
          </w:tcPr>
          <w:p w14:paraId="14A035AD" w14:textId="77777777" w:rsidR="00E54765" w:rsidRPr="00A21B52" w:rsidRDefault="00E54765" w:rsidP="002615F9">
            <w:pPr>
              <w:keepNext/>
              <w:keepLines/>
              <w:spacing w:after="0"/>
              <w:jc w:val="center"/>
              <w:rPr>
                <w:rFonts w:ascii="Arial" w:eastAsia="等线" w:hAnsi="Arial"/>
                <w:color w:val="000000"/>
                <w:sz w:val="18"/>
                <w:lang w:eastAsia="zh-CN"/>
              </w:rPr>
            </w:pPr>
            <w:r>
              <w:rPr>
                <w:rFonts w:ascii="Arial" w:eastAsia="等线" w:hAnsi="Arial"/>
                <w:color w:val="000000"/>
                <w:sz w:val="18"/>
                <w:lang w:eastAsia="zh-CN"/>
              </w:rPr>
              <w:t>0.5</w:t>
            </w:r>
          </w:p>
        </w:tc>
        <w:tc>
          <w:tcPr>
            <w:tcW w:w="1949" w:type="dxa"/>
            <w:tcBorders>
              <w:top w:val="single" w:sz="4" w:space="0" w:color="auto"/>
              <w:left w:val="single" w:sz="4" w:space="0" w:color="auto"/>
              <w:bottom w:val="single" w:sz="4" w:space="0" w:color="auto"/>
              <w:right w:val="single" w:sz="4" w:space="0" w:color="auto"/>
            </w:tcBorders>
            <w:vAlign w:val="center"/>
          </w:tcPr>
          <w:p w14:paraId="6137FA0C" w14:textId="77777777" w:rsidR="00E54765" w:rsidRPr="00A21B52" w:rsidRDefault="00E54765" w:rsidP="002615F9">
            <w:pPr>
              <w:keepNext/>
              <w:keepLines/>
              <w:spacing w:after="0"/>
              <w:jc w:val="center"/>
              <w:rPr>
                <w:rFonts w:ascii="Arial" w:eastAsia="等线" w:hAnsi="Arial"/>
                <w:color w:val="000000"/>
                <w:sz w:val="18"/>
                <w:lang w:eastAsia="zh-CN"/>
              </w:rPr>
            </w:pPr>
            <w:r>
              <w:rPr>
                <w:rFonts w:ascii="Arial" w:eastAsia="等线" w:hAnsi="Arial"/>
                <w:color w:val="000000"/>
                <w:sz w:val="18"/>
                <w:lang w:eastAsia="zh-CN"/>
              </w:rPr>
              <w:t>0.5</w:t>
            </w:r>
          </w:p>
        </w:tc>
      </w:tr>
      <w:tr w:rsidR="00E54765" w14:paraId="21D1483B" w14:textId="77777777" w:rsidTr="002615F9">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hideMark/>
          </w:tcPr>
          <w:p w14:paraId="4EC03DF6" w14:textId="77777777" w:rsidR="00E54765" w:rsidRPr="00A21B52" w:rsidRDefault="00E54765" w:rsidP="002615F9">
            <w:pPr>
              <w:keepLines/>
              <w:spacing w:after="0"/>
              <w:ind w:left="870" w:hanging="870"/>
              <w:rPr>
                <w:rFonts w:eastAsia="等线" w:cs="Arial"/>
                <w:color w:val="000000"/>
                <w:lang w:eastAsia="ja-JP"/>
              </w:rPr>
            </w:pPr>
            <w:r w:rsidRPr="00A21B52">
              <w:rPr>
                <w:rFonts w:ascii="Arial" w:eastAsia="等线" w:hAnsi="Arial" w:cs="Arial"/>
                <w:color w:val="000000"/>
                <w:sz w:val="18"/>
                <w:lang w:eastAsia="ja-JP"/>
              </w:rPr>
              <w:t>NOTE *:</w:t>
            </w:r>
            <w:r w:rsidRPr="00A21B52">
              <w:rPr>
                <w:rFonts w:ascii="Arial" w:eastAsia="等线" w:hAnsi="Arial" w:cs="Arial"/>
                <w:color w:val="000000"/>
                <w:sz w:val="18"/>
                <w:lang w:eastAsia="ja-JP"/>
              </w:rPr>
              <w:tab/>
              <w:t xml:space="preserve"> “-” denotes ΔR</w:t>
            </w:r>
            <w:r w:rsidRPr="00A21B52">
              <w:rPr>
                <w:rFonts w:ascii="Arial" w:eastAsia="等线" w:hAnsi="Arial" w:cs="Arial"/>
                <w:color w:val="000000"/>
                <w:sz w:val="18"/>
                <w:vertAlign w:val="subscript"/>
                <w:lang w:eastAsia="ja-JP"/>
              </w:rPr>
              <w:t>IB,c</w:t>
            </w:r>
            <w:r w:rsidRPr="00A21B52">
              <w:rPr>
                <w:rFonts w:ascii="Arial" w:eastAsia="等线" w:hAnsi="Arial" w:cs="Arial"/>
                <w:color w:val="000000"/>
                <w:sz w:val="18"/>
                <w:lang w:eastAsia="ja-JP"/>
              </w:rPr>
              <w:t xml:space="preserve"> = 0.</w:t>
            </w:r>
          </w:p>
          <w:p w14:paraId="4015DD22" w14:textId="77777777" w:rsidR="00E54765" w:rsidRPr="00A21B52" w:rsidRDefault="00E54765" w:rsidP="002615F9">
            <w:pPr>
              <w:keepLines/>
              <w:spacing w:after="0"/>
              <w:ind w:left="870" w:hanging="870"/>
              <w:rPr>
                <w:rFonts w:ascii="Arial" w:eastAsia="等线" w:hAnsi="Arial"/>
                <w:color w:val="000000"/>
                <w:sz w:val="18"/>
                <w:lang w:val="en-US"/>
              </w:rPr>
            </w:pPr>
            <w:r w:rsidRPr="00A21B52">
              <w:rPr>
                <w:rFonts w:ascii="Arial" w:eastAsia="等线" w:hAnsi="Arial" w:cs="Arial"/>
                <w:color w:val="000000"/>
                <w:sz w:val="18"/>
                <w:lang w:eastAsia="ja-JP"/>
              </w:rPr>
              <w:t>NOTE **:</w:t>
            </w:r>
            <w:r w:rsidRPr="00A21B52">
              <w:rPr>
                <w:rFonts w:ascii="Arial" w:eastAsia="等线" w:hAnsi="Arial" w:cs="Arial"/>
                <w:color w:val="000000"/>
                <w:sz w:val="18"/>
                <w:lang w:eastAsia="ja-JP"/>
              </w:rPr>
              <w:tab/>
              <w:t>The component band order in the configuration should be listed by the order of NR bands, such as for CA_n1-n3-n8 the band order from left to right is n1, n3 and n8.</w:t>
            </w:r>
          </w:p>
        </w:tc>
      </w:tr>
    </w:tbl>
    <w:p w14:paraId="34F5F6C8" w14:textId="77777777" w:rsidR="00EF451D" w:rsidRPr="001777E4" w:rsidRDefault="00EF451D" w:rsidP="00AC4AB0">
      <w:pPr>
        <w:rPr>
          <w:b/>
          <w:color w:val="0070C0"/>
          <w:sz w:val="32"/>
          <w:szCs w:val="32"/>
        </w:rPr>
      </w:pPr>
    </w:p>
    <w:p w14:paraId="5B091B11" w14:textId="77777777" w:rsidR="00EF451D" w:rsidRDefault="00EF451D" w:rsidP="00AC4AB0">
      <w:pPr>
        <w:rPr>
          <w:b/>
          <w:color w:val="0070C0"/>
          <w:sz w:val="32"/>
          <w:szCs w:val="32"/>
        </w:rPr>
      </w:pPr>
    </w:p>
    <w:p w14:paraId="7BF9724C" w14:textId="228F8E16" w:rsidR="0086115F" w:rsidRDefault="0086115F" w:rsidP="00AB6990">
      <w:pPr>
        <w:pStyle w:val="21"/>
      </w:pPr>
      <w:bookmarkStart w:id="234" w:name="_Toc136288229"/>
      <w:r w:rsidRPr="00A20126">
        <w:t>5.</w:t>
      </w:r>
      <w:r>
        <w:t>18</w:t>
      </w:r>
      <w:r w:rsidRPr="00A20126">
        <w:tab/>
        <w:t>CA_n</w:t>
      </w:r>
      <w:r>
        <w:t>5</w:t>
      </w:r>
      <w:r w:rsidRPr="00A20126">
        <w:t>-n7-n</w:t>
      </w:r>
      <w:r>
        <w:t>77</w:t>
      </w:r>
      <w:bookmarkEnd w:id="234"/>
    </w:p>
    <w:p w14:paraId="2BA2BA7B" w14:textId="49EBBD78" w:rsidR="0086115F" w:rsidRPr="00A20126" w:rsidRDefault="0086115F" w:rsidP="0086115F">
      <w:pPr>
        <w:pStyle w:val="31"/>
      </w:pPr>
      <w:bookmarkStart w:id="235" w:name="_Toc136288230"/>
      <w:r>
        <w:t>5.18.1</w:t>
      </w:r>
      <w:r>
        <w:tab/>
      </w:r>
      <w:r w:rsidRPr="00A20126">
        <w:t>Common for 1 band UL and 2 bands UL CA</w:t>
      </w:r>
      <w:bookmarkEnd w:id="235"/>
    </w:p>
    <w:p w14:paraId="1CD8D7AE" w14:textId="3F301927" w:rsidR="0086115F" w:rsidRPr="00A20126" w:rsidRDefault="0086115F" w:rsidP="0086115F">
      <w:pPr>
        <w:pStyle w:val="41"/>
      </w:pPr>
      <w:bookmarkStart w:id="236" w:name="_Toc136288231"/>
      <w:r>
        <w:t>5.18.1.1</w:t>
      </w:r>
      <w:r>
        <w:tab/>
      </w:r>
      <w:r w:rsidRPr="00A20126">
        <w:t>Operating bands for CA</w:t>
      </w:r>
      <w:bookmarkEnd w:id="236"/>
    </w:p>
    <w:p w14:paraId="45D6DD44" w14:textId="40EE1B48" w:rsidR="0086115F" w:rsidRPr="00A20126" w:rsidRDefault="0086115F" w:rsidP="0086115F">
      <w:pPr>
        <w:pStyle w:val="TH"/>
        <w:rPr>
          <w:rFonts w:cs="Arial"/>
        </w:rPr>
      </w:pPr>
      <w:r w:rsidRPr="00A20126">
        <w:rPr>
          <w:rFonts w:cs="Arial"/>
        </w:rPr>
        <w:t xml:space="preserve">Table </w:t>
      </w:r>
      <w:r w:rsidRPr="00467ADF">
        <w:rPr>
          <w:rFonts w:cs="Arial"/>
        </w:rPr>
        <w:t>5.</w:t>
      </w:r>
      <w:r>
        <w:rPr>
          <w:rFonts w:cs="Arial"/>
        </w:rPr>
        <w:t>18</w:t>
      </w:r>
      <w:r w:rsidRPr="00A20126">
        <w:rPr>
          <w:rFonts w:cs="Arial"/>
        </w:rPr>
        <w:t>.1.1-1: 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86115F" w14:paraId="37D5C952" w14:textId="77777777" w:rsidTr="00BC1FE2">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5EF3563D" w14:textId="77777777" w:rsidR="0086115F" w:rsidRDefault="0086115F" w:rsidP="00BC1FE2">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38404883" w14:textId="77777777" w:rsidR="0086115F" w:rsidRDefault="0086115F" w:rsidP="00BC1FE2">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152AA814" w14:textId="77777777" w:rsidR="0086115F" w:rsidRDefault="0086115F" w:rsidP="00BC1FE2">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207EBC9E" w14:textId="77777777" w:rsidR="0086115F" w:rsidRDefault="0086115F" w:rsidP="00BC1FE2">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3916B976" w14:textId="77777777" w:rsidR="0086115F" w:rsidRDefault="0086115F" w:rsidP="00BC1FE2">
            <w:pPr>
              <w:keepNext/>
              <w:keepLines/>
              <w:spacing w:after="0"/>
              <w:jc w:val="center"/>
              <w:rPr>
                <w:rFonts w:ascii="Arial" w:hAnsi="Arial"/>
                <w:b/>
                <w:color w:val="000000"/>
                <w:sz w:val="18"/>
              </w:rPr>
            </w:pPr>
            <w:r>
              <w:rPr>
                <w:rFonts w:ascii="Arial" w:hAnsi="Arial"/>
                <w:b/>
                <w:color w:val="000000"/>
                <w:sz w:val="18"/>
              </w:rPr>
              <w:t>Duplex Mode</w:t>
            </w:r>
          </w:p>
        </w:tc>
      </w:tr>
      <w:tr w:rsidR="0086115F" w14:paraId="1A6EF6DD" w14:textId="77777777" w:rsidTr="00BC1FE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992662" w14:textId="77777777" w:rsidR="0086115F" w:rsidRDefault="0086115F" w:rsidP="00BC1FE2">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623E0A" w14:textId="77777777" w:rsidR="0086115F" w:rsidRDefault="0086115F" w:rsidP="00BC1FE2">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40F2E790" w14:textId="77777777" w:rsidR="0086115F" w:rsidRDefault="0086115F" w:rsidP="00BC1FE2">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41AA68A9" w14:textId="77777777" w:rsidR="0086115F" w:rsidRDefault="0086115F" w:rsidP="00BC1FE2">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7E0412" w14:textId="77777777" w:rsidR="0086115F" w:rsidRDefault="0086115F" w:rsidP="00BC1FE2">
            <w:pPr>
              <w:spacing w:after="0"/>
              <w:rPr>
                <w:rFonts w:ascii="Arial" w:hAnsi="Arial"/>
                <w:b/>
                <w:color w:val="000000"/>
                <w:sz w:val="18"/>
              </w:rPr>
            </w:pPr>
          </w:p>
        </w:tc>
      </w:tr>
      <w:tr w:rsidR="0086115F" w14:paraId="63850666" w14:textId="77777777" w:rsidTr="00AB6990">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014B56" w14:textId="77777777" w:rsidR="0086115F" w:rsidRDefault="0086115F" w:rsidP="00BC1FE2">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B3EDED" w14:textId="77777777" w:rsidR="0086115F" w:rsidRDefault="0086115F" w:rsidP="00BC1FE2">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4BBB3BBE" w14:textId="77777777" w:rsidR="0086115F" w:rsidRDefault="0086115F" w:rsidP="00BC1FE2">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68EFCD07" w14:textId="77777777" w:rsidR="0086115F" w:rsidRDefault="0086115F" w:rsidP="00BC1FE2">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9970B1" w14:textId="77777777" w:rsidR="0086115F" w:rsidRDefault="0086115F" w:rsidP="00BC1FE2">
            <w:pPr>
              <w:spacing w:after="0"/>
              <w:rPr>
                <w:rFonts w:ascii="Arial" w:hAnsi="Arial"/>
                <w:b/>
                <w:color w:val="000000"/>
                <w:sz w:val="18"/>
              </w:rPr>
            </w:pPr>
          </w:p>
        </w:tc>
      </w:tr>
      <w:tr w:rsidR="0086115F" w14:paraId="64D5A8D6" w14:textId="77777777" w:rsidTr="00AB6990">
        <w:trPr>
          <w:trHeight w:val="225"/>
          <w:jc w:val="center"/>
        </w:trPr>
        <w:tc>
          <w:tcPr>
            <w:tcW w:w="1468" w:type="dxa"/>
            <w:tcBorders>
              <w:top w:val="single" w:sz="4" w:space="0" w:color="auto"/>
              <w:left w:val="single" w:sz="4" w:space="0" w:color="auto"/>
              <w:bottom w:val="nil"/>
              <w:right w:val="single" w:sz="4" w:space="0" w:color="auto"/>
            </w:tcBorders>
            <w:vAlign w:val="center"/>
            <w:hideMark/>
          </w:tcPr>
          <w:p w14:paraId="01535791" w14:textId="77777777" w:rsidR="0086115F" w:rsidRPr="00050EB8" w:rsidRDefault="0086115F" w:rsidP="00BC1FE2">
            <w:pPr>
              <w:keepNext/>
              <w:keepLines/>
              <w:spacing w:after="0"/>
              <w:jc w:val="center"/>
              <w:rPr>
                <w:rFonts w:ascii="Arial" w:hAnsi="Arial"/>
                <w:color w:val="000000"/>
                <w:sz w:val="18"/>
                <w:lang w:eastAsia="zh-CN"/>
              </w:rPr>
            </w:pPr>
            <w:r w:rsidRPr="009253A0">
              <w:rPr>
                <w:rFonts w:ascii="Arial" w:hAnsi="Arial"/>
                <w:color w:val="000000"/>
                <w:sz w:val="18"/>
                <w:lang w:eastAsia="zh-CN"/>
              </w:rPr>
              <w:lastRenderedPageBreak/>
              <w:t>CA_n</w:t>
            </w:r>
            <w:r>
              <w:rPr>
                <w:rFonts w:ascii="Arial" w:hAnsi="Arial"/>
                <w:color w:val="000000"/>
                <w:sz w:val="18"/>
                <w:lang w:eastAsia="zh-CN"/>
              </w:rPr>
              <w:t>5</w:t>
            </w:r>
            <w:r w:rsidRPr="009253A0">
              <w:rPr>
                <w:rFonts w:ascii="Arial" w:hAnsi="Arial"/>
                <w:color w:val="000000"/>
                <w:sz w:val="18"/>
                <w:lang w:eastAsia="zh-CN"/>
              </w:rPr>
              <w:t>A-n</w:t>
            </w:r>
            <w:r>
              <w:rPr>
                <w:rFonts w:ascii="Arial" w:hAnsi="Arial"/>
                <w:color w:val="000000"/>
                <w:sz w:val="18"/>
                <w:lang w:eastAsia="zh-CN"/>
              </w:rPr>
              <w:t>7</w:t>
            </w:r>
            <w:r w:rsidRPr="009253A0">
              <w:rPr>
                <w:rFonts w:ascii="Arial" w:hAnsi="Arial"/>
                <w:color w:val="000000"/>
                <w:sz w:val="18"/>
                <w:lang w:eastAsia="zh-CN"/>
              </w:rPr>
              <w:t>A-n</w:t>
            </w:r>
            <w:r>
              <w:rPr>
                <w:rFonts w:ascii="Arial" w:hAnsi="Arial"/>
                <w:color w:val="000000"/>
                <w:sz w:val="18"/>
                <w:lang w:eastAsia="zh-CN"/>
              </w:rPr>
              <w:t>77</w:t>
            </w:r>
            <w:r w:rsidRPr="009253A0">
              <w:rPr>
                <w:rFonts w:ascii="Arial" w:hAnsi="Arial"/>
                <w:color w:val="000000"/>
                <w:sz w:val="18"/>
                <w:lang w:eastAsia="zh-CN"/>
              </w:rPr>
              <w:t>A</w:t>
            </w:r>
          </w:p>
        </w:tc>
        <w:tc>
          <w:tcPr>
            <w:tcW w:w="1067" w:type="dxa"/>
            <w:tcBorders>
              <w:top w:val="single" w:sz="4" w:space="0" w:color="auto"/>
              <w:left w:val="single" w:sz="4" w:space="0" w:color="auto"/>
              <w:bottom w:val="single" w:sz="4" w:space="0" w:color="auto"/>
              <w:right w:val="single" w:sz="4" w:space="0" w:color="auto"/>
            </w:tcBorders>
            <w:vAlign w:val="center"/>
            <w:hideMark/>
          </w:tcPr>
          <w:p w14:paraId="7553075A" w14:textId="77777777" w:rsidR="0086115F" w:rsidRPr="00050EB8" w:rsidRDefault="0086115F" w:rsidP="00BC1FE2">
            <w:pPr>
              <w:keepNext/>
              <w:keepLines/>
              <w:spacing w:after="0"/>
              <w:jc w:val="center"/>
              <w:rPr>
                <w:rFonts w:ascii="Arial" w:hAnsi="Arial"/>
                <w:color w:val="000000"/>
                <w:sz w:val="18"/>
              </w:rPr>
            </w:pPr>
            <w:r>
              <w:rPr>
                <w:rFonts w:ascii="Arial" w:hAnsi="Arial" w:cs="Arial"/>
                <w:color w:val="000000"/>
                <w:sz w:val="18"/>
                <w:szCs w:val="18"/>
              </w:rPr>
              <w:t>n5</w:t>
            </w:r>
          </w:p>
        </w:tc>
        <w:tc>
          <w:tcPr>
            <w:tcW w:w="1212" w:type="dxa"/>
            <w:tcBorders>
              <w:top w:val="single" w:sz="4" w:space="0" w:color="auto"/>
              <w:left w:val="single" w:sz="4" w:space="0" w:color="auto"/>
              <w:bottom w:val="single" w:sz="4" w:space="0" w:color="auto"/>
              <w:right w:val="single" w:sz="4" w:space="0" w:color="auto"/>
            </w:tcBorders>
            <w:vAlign w:val="center"/>
            <w:hideMark/>
          </w:tcPr>
          <w:p w14:paraId="0D4DF1F3" w14:textId="77777777" w:rsidR="0086115F" w:rsidRPr="00050EB8" w:rsidRDefault="0086115F" w:rsidP="00BC1FE2">
            <w:pPr>
              <w:keepNext/>
              <w:keepLines/>
              <w:spacing w:after="0"/>
              <w:jc w:val="right"/>
              <w:rPr>
                <w:rFonts w:ascii="Arial" w:hAnsi="Arial" w:cs="Arial"/>
                <w:color w:val="000000"/>
                <w:sz w:val="18"/>
                <w:lang w:eastAsia="zh-CN"/>
              </w:rPr>
            </w:pPr>
            <w:r>
              <w:rPr>
                <w:rFonts w:ascii="Arial" w:hAnsi="Arial" w:cs="Arial"/>
                <w:color w:val="000000"/>
                <w:sz w:val="18"/>
                <w:szCs w:val="18"/>
              </w:rPr>
              <w:t>824 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0247A5A9" w14:textId="77777777" w:rsidR="0086115F" w:rsidRDefault="0086115F" w:rsidP="00BC1FE2">
            <w:pPr>
              <w:keepNext/>
              <w:keepLines/>
              <w:spacing w:after="0"/>
              <w:jc w:val="center"/>
              <w:rPr>
                <w:rFonts w:ascii="Arial" w:hAnsi="Arial" w:cs="Arial"/>
                <w:color w:val="000000"/>
                <w:sz w:val="18"/>
              </w:rPr>
            </w:pPr>
            <w:r>
              <w:rPr>
                <w:rFonts w:ascii="Arial" w:hAnsi="Arial" w:cs="Arial"/>
                <w:color w:val="000000"/>
                <w:sz w:val="18"/>
                <w:szCs w:val="18"/>
              </w:rPr>
              <w:t>–</w:t>
            </w:r>
          </w:p>
        </w:tc>
        <w:tc>
          <w:tcPr>
            <w:tcW w:w="1200" w:type="dxa"/>
            <w:tcBorders>
              <w:top w:val="single" w:sz="4" w:space="0" w:color="auto"/>
              <w:left w:val="single" w:sz="4" w:space="0" w:color="auto"/>
              <w:bottom w:val="single" w:sz="4" w:space="0" w:color="auto"/>
              <w:right w:val="single" w:sz="4" w:space="0" w:color="auto"/>
            </w:tcBorders>
            <w:vAlign w:val="center"/>
            <w:hideMark/>
          </w:tcPr>
          <w:p w14:paraId="11AB0895" w14:textId="77777777" w:rsidR="0086115F" w:rsidRPr="00050EB8" w:rsidRDefault="0086115F" w:rsidP="00BC1FE2">
            <w:pPr>
              <w:keepNext/>
              <w:keepLines/>
              <w:spacing w:after="0"/>
              <w:rPr>
                <w:rFonts w:ascii="Arial" w:hAnsi="Arial" w:cs="Arial"/>
                <w:color w:val="000000"/>
                <w:sz w:val="18"/>
                <w:lang w:eastAsia="zh-CN"/>
              </w:rPr>
            </w:pPr>
            <w:r>
              <w:rPr>
                <w:rFonts w:ascii="Arial" w:hAnsi="Arial" w:cs="Arial"/>
                <w:color w:val="000000"/>
                <w:sz w:val="18"/>
                <w:szCs w:val="18"/>
              </w:rPr>
              <w:t>849 MHz</w:t>
            </w:r>
          </w:p>
        </w:tc>
        <w:tc>
          <w:tcPr>
            <w:tcW w:w="1210" w:type="dxa"/>
            <w:tcBorders>
              <w:top w:val="single" w:sz="4" w:space="0" w:color="auto"/>
              <w:left w:val="single" w:sz="4" w:space="0" w:color="auto"/>
              <w:bottom w:val="single" w:sz="4" w:space="0" w:color="auto"/>
              <w:right w:val="single" w:sz="4" w:space="0" w:color="auto"/>
            </w:tcBorders>
            <w:vAlign w:val="center"/>
            <w:hideMark/>
          </w:tcPr>
          <w:p w14:paraId="6974FAD8" w14:textId="77777777" w:rsidR="0086115F" w:rsidRPr="00050EB8" w:rsidRDefault="0086115F" w:rsidP="00BC1FE2">
            <w:pPr>
              <w:keepNext/>
              <w:keepLines/>
              <w:spacing w:after="0"/>
              <w:jc w:val="right"/>
              <w:rPr>
                <w:rFonts w:ascii="Arial" w:hAnsi="Arial" w:cs="Arial"/>
                <w:color w:val="000000"/>
                <w:sz w:val="18"/>
                <w:lang w:eastAsia="zh-CN"/>
              </w:rPr>
            </w:pPr>
            <w:r>
              <w:rPr>
                <w:rFonts w:ascii="Arial" w:hAnsi="Arial" w:cs="Arial"/>
                <w:color w:val="000000"/>
                <w:sz w:val="18"/>
                <w:szCs w:val="18"/>
              </w:rPr>
              <w:t>869 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47C82296" w14:textId="77777777" w:rsidR="0086115F" w:rsidRDefault="0086115F" w:rsidP="00BC1FE2">
            <w:pPr>
              <w:keepNext/>
              <w:keepLines/>
              <w:spacing w:after="0"/>
              <w:jc w:val="center"/>
              <w:rPr>
                <w:rFonts w:ascii="Arial" w:hAnsi="Arial" w:cs="Arial"/>
                <w:color w:val="000000"/>
                <w:sz w:val="18"/>
              </w:rPr>
            </w:pPr>
            <w:r>
              <w:rPr>
                <w:rFonts w:ascii="Arial" w:hAnsi="Arial" w:cs="Arial"/>
                <w:color w:val="000000"/>
                <w:sz w:val="18"/>
                <w:szCs w:val="18"/>
              </w:rPr>
              <w:t>–</w:t>
            </w:r>
          </w:p>
        </w:tc>
        <w:tc>
          <w:tcPr>
            <w:tcW w:w="1401" w:type="dxa"/>
            <w:tcBorders>
              <w:top w:val="single" w:sz="4" w:space="0" w:color="auto"/>
              <w:left w:val="single" w:sz="4" w:space="0" w:color="auto"/>
              <w:bottom w:val="single" w:sz="4" w:space="0" w:color="auto"/>
              <w:right w:val="single" w:sz="4" w:space="0" w:color="auto"/>
            </w:tcBorders>
            <w:vAlign w:val="center"/>
            <w:hideMark/>
          </w:tcPr>
          <w:p w14:paraId="63E3A078" w14:textId="77777777" w:rsidR="0086115F" w:rsidRPr="00050EB8" w:rsidRDefault="0086115F" w:rsidP="00BC1FE2">
            <w:pPr>
              <w:keepNext/>
              <w:keepLines/>
              <w:spacing w:after="0"/>
              <w:rPr>
                <w:rFonts w:ascii="Arial" w:hAnsi="Arial" w:cs="Arial"/>
                <w:color w:val="000000"/>
                <w:sz w:val="18"/>
                <w:lang w:eastAsia="zh-CN"/>
              </w:rPr>
            </w:pPr>
            <w:r>
              <w:rPr>
                <w:rFonts w:ascii="Arial" w:hAnsi="Arial" w:cs="Arial"/>
                <w:color w:val="000000"/>
                <w:sz w:val="18"/>
                <w:szCs w:val="18"/>
              </w:rPr>
              <w:t>894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2E8FFC7A" w14:textId="77777777" w:rsidR="0086115F" w:rsidRPr="00050EB8" w:rsidRDefault="0086115F" w:rsidP="00BC1FE2">
            <w:pPr>
              <w:keepNext/>
              <w:keepLines/>
              <w:spacing w:after="0"/>
              <w:jc w:val="center"/>
              <w:rPr>
                <w:rFonts w:ascii="Arial" w:hAnsi="Arial"/>
                <w:color w:val="000000"/>
                <w:sz w:val="18"/>
                <w:lang w:eastAsia="zh-CN"/>
              </w:rPr>
            </w:pPr>
            <w:r>
              <w:rPr>
                <w:rFonts w:ascii="Arial" w:hAnsi="Arial" w:cs="Arial"/>
                <w:color w:val="000000"/>
                <w:sz w:val="18"/>
                <w:szCs w:val="18"/>
              </w:rPr>
              <w:t>FDD</w:t>
            </w:r>
          </w:p>
        </w:tc>
      </w:tr>
      <w:tr w:rsidR="0086115F" w14:paraId="75E9EF29" w14:textId="77777777" w:rsidTr="00AB6990">
        <w:trPr>
          <w:trHeight w:val="225"/>
          <w:jc w:val="center"/>
        </w:trPr>
        <w:tc>
          <w:tcPr>
            <w:tcW w:w="0" w:type="auto"/>
            <w:tcBorders>
              <w:top w:val="nil"/>
              <w:left w:val="single" w:sz="4" w:space="0" w:color="auto"/>
              <w:bottom w:val="nil"/>
              <w:right w:val="single" w:sz="4" w:space="0" w:color="auto"/>
            </w:tcBorders>
            <w:vAlign w:val="center"/>
            <w:hideMark/>
          </w:tcPr>
          <w:p w14:paraId="73BB15BF" w14:textId="77777777" w:rsidR="0086115F" w:rsidRPr="00050EB8" w:rsidRDefault="0086115F" w:rsidP="00BC1FE2">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6B3E31D3" w14:textId="77777777" w:rsidR="0086115F" w:rsidRPr="00050EB8" w:rsidRDefault="0086115F" w:rsidP="00BC1FE2">
            <w:pPr>
              <w:keepNext/>
              <w:keepLines/>
              <w:spacing w:after="0"/>
              <w:jc w:val="center"/>
              <w:rPr>
                <w:rFonts w:ascii="Arial" w:hAnsi="Arial"/>
                <w:color w:val="000000"/>
                <w:sz w:val="18"/>
              </w:rPr>
            </w:pPr>
            <w:r>
              <w:rPr>
                <w:rFonts w:ascii="Arial" w:hAnsi="Arial" w:cs="Arial"/>
                <w:color w:val="000000"/>
                <w:sz w:val="18"/>
                <w:szCs w:val="18"/>
              </w:rPr>
              <w:t>n7</w:t>
            </w:r>
          </w:p>
        </w:tc>
        <w:tc>
          <w:tcPr>
            <w:tcW w:w="1212" w:type="dxa"/>
            <w:tcBorders>
              <w:top w:val="single" w:sz="4" w:space="0" w:color="auto"/>
              <w:left w:val="single" w:sz="4" w:space="0" w:color="auto"/>
              <w:bottom w:val="single" w:sz="4" w:space="0" w:color="auto"/>
              <w:right w:val="single" w:sz="4" w:space="0" w:color="auto"/>
            </w:tcBorders>
            <w:vAlign w:val="center"/>
          </w:tcPr>
          <w:p w14:paraId="4C0A6C27" w14:textId="77777777" w:rsidR="0086115F" w:rsidRPr="00050EB8" w:rsidRDefault="0086115F" w:rsidP="00BC1FE2">
            <w:pPr>
              <w:keepNext/>
              <w:keepLines/>
              <w:spacing w:after="0"/>
              <w:jc w:val="right"/>
              <w:rPr>
                <w:rFonts w:ascii="Arial" w:hAnsi="Arial" w:cs="Arial"/>
                <w:color w:val="000000"/>
                <w:sz w:val="18"/>
                <w:lang w:eastAsia="zh-CN"/>
              </w:rPr>
            </w:pPr>
            <w:r>
              <w:rPr>
                <w:rFonts w:ascii="Arial" w:hAnsi="Arial" w:cs="Arial"/>
                <w:color w:val="000000"/>
                <w:sz w:val="18"/>
                <w:szCs w:val="18"/>
              </w:rPr>
              <w:t>2500 MHz</w:t>
            </w:r>
          </w:p>
        </w:tc>
        <w:tc>
          <w:tcPr>
            <w:tcW w:w="317" w:type="dxa"/>
            <w:tcBorders>
              <w:top w:val="single" w:sz="4" w:space="0" w:color="auto"/>
              <w:left w:val="single" w:sz="4" w:space="0" w:color="auto"/>
              <w:bottom w:val="single" w:sz="4" w:space="0" w:color="auto"/>
              <w:right w:val="single" w:sz="4" w:space="0" w:color="auto"/>
            </w:tcBorders>
            <w:vAlign w:val="center"/>
          </w:tcPr>
          <w:p w14:paraId="46E401CA" w14:textId="77777777" w:rsidR="0086115F" w:rsidRDefault="0086115F" w:rsidP="00BC1FE2">
            <w:pPr>
              <w:keepNext/>
              <w:keepLines/>
              <w:spacing w:after="0"/>
              <w:jc w:val="center"/>
              <w:rPr>
                <w:rFonts w:ascii="Arial" w:hAnsi="Arial" w:cs="Arial"/>
                <w:color w:val="000000"/>
                <w:sz w:val="18"/>
              </w:rPr>
            </w:pPr>
            <w:r>
              <w:rPr>
                <w:rFonts w:ascii="Arial" w:hAnsi="Arial" w:cs="Arial"/>
                <w:color w:val="000000"/>
                <w:sz w:val="18"/>
                <w:szCs w:val="18"/>
              </w:rPr>
              <w:t>–</w:t>
            </w:r>
          </w:p>
        </w:tc>
        <w:tc>
          <w:tcPr>
            <w:tcW w:w="1200" w:type="dxa"/>
            <w:tcBorders>
              <w:top w:val="single" w:sz="4" w:space="0" w:color="auto"/>
              <w:left w:val="single" w:sz="4" w:space="0" w:color="auto"/>
              <w:bottom w:val="single" w:sz="4" w:space="0" w:color="auto"/>
              <w:right w:val="single" w:sz="4" w:space="0" w:color="auto"/>
            </w:tcBorders>
            <w:vAlign w:val="center"/>
          </w:tcPr>
          <w:p w14:paraId="34257242" w14:textId="77777777" w:rsidR="0086115F" w:rsidRPr="00050EB8" w:rsidRDefault="0086115F" w:rsidP="00BC1FE2">
            <w:pPr>
              <w:keepNext/>
              <w:keepLines/>
              <w:spacing w:after="0"/>
              <w:rPr>
                <w:rFonts w:ascii="Arial" w:hAnsi="Arial" w:cs="Arial"/>
                <w:color w:val="000000"/>
                <w:sz w:val="18"/>
                <w:lang w:eastAsia="zh-CN"/>
              </w:rPr>
            </w:pPr>
            <w:r>
              <w:rPr>
                <w:rFonts w:ascii="Arial" w:hAnsi="Arial" w:cs="Arial"/>
                <w:color w:val="000000"/>
                <w:sz w:val="18"/>
                <w:szCs w:val="18"/>
              </w:rPr>
              <w:t>2570 MHz</w:t>
            </w:r>
          </w:p>
        </w:tc>
        <w:tc>
          <w:tcPr>
            <w:tcW w:w="1210" w:type="dxa"/>
            <w:tcBorders>
              <w:top w:val="single" w:sz="4" w:space="0" w:color="auto"/>
              <w:left w:val="single" w:sz="4" w:space="0" w:color="auto"/>
              <w:bottom w:val="single" w:sz="4" w:space="0" w:color="auto"/>
              <w:right w:val="single" w:sz="4" w:space="0" w:color="auto"/>
            </w:tcBorders>
            <w:vAlign w:val="center"/>
          </w:tcPr>
          <w:p w14:paraId="1B9D1995" w14:textId="77777777" w:rsidR="0086115F" w:rsidRPr="00050EB8" w:rsidRDefault="0086115F" w:rsidP="00BC1FE2">
            <w:pPr>
              <w:keepNext/>
              <w:keepLines/>
              <w:spacing w:after="0"/>
              <w:jc w:val="right"/>
              <w:rPr>
                <w:rFonts w:ascii="Arial" w:hAnsi="Arial" w:cs="Arial"/>
                <w:color w:val="000000"/>
                <w:sz w:val="18"/>
                <w:lang w:eastAsia="zh-CN"/>
              </w:rPr>
            </w:pPr>
            <w:r>
              <w:rPr>
                <w:rFonts w:ascii="Arial" w:hAnsi="Arial" w:cs="Arial"/>
                <w:color w:val="000000"/>
                <w:sz w:val="18"/>
                <w:szCs w:val="18"/>
              </w:rPr>
              <w:t>2620 MHz</w:t>
            </w:r>
          </w:p>
        </w:tc>
        <w:tc>
          <w:tcPr>
            <w:tcW w:w="317" w:type="dxa"/>
            <w:tcBorders>
              <w:top w:val="single" w:sz="4" w:space="0" w:color="auto"/>
              <w:left w:val="single" w:sz="4" w:space="0" w:color="auto"/>
              <w:bottom w:val="single" w:sz="4" w:space="0" w:color="auto"/>
              <w:right w:val="single" w:sz="4" w:space="0" w:color="auto"/>
            </w:tcBorders>
            <w:vAlign w:val="center"/>
          </w:tcPr>
          <w:p w14:paraId="74EB272B" w14:textId="77777777" w:rsidR="0086115F" w:rsidRDefault="0086115F" w:rsidP="00BC1FE2">
            <w:pPr>
              <w:keepNext/>
              <w:keepLines/>
              <w:spacing w:after="0"/>
              <w:jc w:val="right"/>
              <w:rPr>
                <w:rFonts w:ascii="Arial" w:hAnsi="Arial" w:cs="Arial"/>
                <w:color w:val="000000"/>
                <w:sz w:val="18"/>
                <w:lang w:eastAsia="zh-CN"/>
              </w:rPr>
            </w:pPr>
            <w:r>
              <w:rPr>
                <w:rFonts w:ascii="Arial" w:hAnsi="Arial" w:cs="Arial"/>
                <w:color w:val="000000"/>
                <w:sz w:val="18"/>
                <w:szCs w:val="18"/>
              </w:rPr>
              <w:t>–</w:t>
            </w:r>
          </w:p>
        </w:tc>
        <w:tc>
          <w:tcPr>
            <w:tcW w:w="1401" w:type="dxa"/>
            <w:tcBorders>
              <w:top w:val="single" w:sz="4" w:space="0" w:color="auto"/>
              <w:left w:val="single" w:sz="4" w:space="0" w:color="auto"/>
              <w:bottom w:val="single" w:sz="4" w:space="0" w:color="auto"/>
              <w:right w:val="single" w:sz="4" w:space="0" w:color="auto"/>
            </w:tcBorders>
            <w:vAlign w:val="center"/>
          </w:tcPr>
          <w:p w14:paraId="7C4A85BE" w14:textId="77777777" w:rsidR="0086115F" w:rsidRPr="00050EB8" w:rsidRDefault="0086115F" w:rsidP="00BC1FE2">
            <w:pPr>
              <w:keepNext/>
              <w:keepLines/>
              <w:spacing w:after="0"/>
              <w:rPr>
                <w:rFonts w:ascii="Arial" w:hAnsi="Arial" w:cs="Arial"/>
                <w:color w:val="000000"/>
                <w:sz w:val="18"/>
                <w:lang w:eastAsia="zh-CN"/>
              </w:rPr>
            </w:pPr>
            <w:r>
              <w:rPr>
                <w:rFonts w:ascii="Arial" w:hAnsi="Arial" w:cs="Arial"/>
                <w:color w:val="000000"/>
                <w:sz w:val="18"/>
                <w:szCs w:val="18"/>
              </w:rPr>
              <w:t>2690 MHz</w:t>
            </w:r>
          </w:p>
        </w:tc>
        <w:tc>
          <w:tcPr>
            <w:tcW w:w="850" w:type="dxa"/>
            <w:tcBorders>
              <w:top w:val="single" w:sz="4" w:space="0" w:color="auto"/>
              <w:left w:val="single" w:sz="4" w:space="0" w:color="auto"/>
              <w:bottom w:val="single" w:sz="4" w:space="0" w:color="auto"/>
              <w:right w:val="single" w:sz="4" w:space="0" w:color="auto"/>
            </w:tcBorders>
            <w:vAlign w:val="center"/>
          </w:tcPr>
          <w:p w14:paraId="51F9C43B" w14:textId="77777777" w:rsidR="0086115F" w:rsidRPr="00050EB8" w:rsidRDefault="0086115F" w:rsidP="00BC1FE2">
            <w:pPr>
              <w:keepNext/>
              <w:keepLines/>
              <w:spacing w:after="0"/>
              <w:jc w:val="center"/>
              <w:rPr>
                <w:rFonts w:ascii="Arial" w:hAnsi="Arial"/>
                <w:color w:val="000000"/>
                <w:sz w:val="18"/>
                <w:lang w:eastAsia="zh-CN"/>
              </w:rPr>
            </w:pPr>
            <w:r>
              <w:rPr>
                <w:rFonts w:ascii="Arial" w:hAnsi="Arial" w:cs="Arial"/>
                <w:color w:val="000000"/>
                <w:sz w:val="18"/>
                <w:szCs w:val="18"/>
              </w:rPr>
              <w:t>FDD</w:t>
            </w:r>
          </w:p>
        </w:tc>
      </w:tr>
      <w:tr w:rsidR="0086115F" w14:paraId="50F776F4" w14:textId="77777777" w:rsidTr="00AB6990">
        <w:trPr>
          <w:trHeight w:val="225"/>
          <w:jc w:val="center"/>
        </w:trPr>
        <w:tc>
          <w:tcPr>
            <w:tcW w:w="0" w:type="auto"/>
            <w:tcBorders>
              <w:top w:val="nil"/>
              <w:left w:val="single" w:sz="4" w:space="0" w:color="auto"/>
              <w:bottom w:val="single" w:sz="4" w:space="0" w:color="auto"/>
              <w:right w:val="single" w:sz="4" w:space="0" w:color="auto"/>
            </w:tcBorders>
            <w:vAlign w:val="center"/>
            <w:hideMark/>
          </w:tcPr>
          <w:p w14:paraId="2A88EF08" w14:textId="77777777" w:rsidR="0086115F" w:rsidRPr="00050EB8" w:rsidRDefault="0086115F" w:rsidP="00BC1FE2">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246D88D" w14:textId="77777777" w:rsidR="0086115F" w:rsidRPr="00050EB8" w:rsidRDefault="0086115F" w:rsidP="00BC1FE2">
            <w:pPr>
              <w:keepNext/>
              <w:keepLines/>
              <w:spacing w:after="0"/>
              <w:jc w:val="center"/>
              <w:rPr>
                <w:rFonts w:ascii="Arial" w:hAnsi="Arial"/>
                <w:color w:val="000000"/>
                <w:sz w:val="18"/>
                <w:lang w:eastAsia="zh-CN"/>
              </w:rPr>
            </w:pPr>
            <w:r>
              <w:rPr>
                <w:rFonts w:ascii="Arial" w:hAnsi="Arial" w:cs="Arial"/>
                <w:color w:val="000000"/>
                <w:sz w:val="18"/>
                <w:szCs w:val="18"/>
              </w:rPr>
              <w:t>n77</w:t>
            </w:r>
          </w:p>
        </w:tc>
        <w:tc>
          <w:tcPr>
            <w:tcW w:w="1212" w:type="dxa"/>
            <w:tcBorders>
              <w:top w:val="single" w:sz="4" w:space="0" w:color="auto"/>
              <w:left w:val="single" w:sz="4" w:space="0" w:color="auto"/>
              <w:bottom w:val="single" w:sz="4" w:space="0" w:color="auto"/>
              <w:right w:val="single" w:sz="4" w:space="0" w:color="auto"/>
            </w:tcBorders>
            <w:vAlign w:val="center"/>
            <w:hideMark/>
          </w:tcPr>
          <w:p w14:paraId="52EE8079" w14:textId="77777777" w:rsidR="0086115F" w:rsidRPr="00050EB8" w:rsidRDefault="0086115F" w:rsidP="00BC1FE2">
            <w:pPr>
              <w:keepNext/>
              <w:keepLines/>
              <w:spacing w:after="0"/>
              <w:jc w:val="right"/>
              <w:rPr>
                <w:rFonts w:ascii="Arial" w:hAnsi="Arial" w:cs="Arial"/>
                <w:color w:val="000000"/>
                <w:sz w:val="18"/>
                <w:lang w:eastAsia="zh-CN"/>
              </w:rPr>
            </w:pPr>
            <w:r>
              <w:rPr>
                <w:rFonts w:ascii="Arial" w:hAnsi="Arial" w:cs="Arial"/>
                <w:color w:val="000000"/>
                <w:sz w:val="18"/>
                <w:szCs w:val="18"/>
              </w:rPr>
              <w:t>3300 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22C38756" w14:textId="77777777" w:rsidR="0086115F" w:rsidRDefault="0086115F" w:rsidP="00BC1FE2">
            <w:pPr>
              <w:keepNext/>
              <w:keepLines/>
              <w:spacing w:after="0"/>
              <w:jc w:val="center"/>
              <w:rPr>
                <w:rFonts w:ascii="Arial" w:hAnsi="Arial" w:cs="Arial"/>
                <w:color w:val="000000"/>
                <w:sz w:val="18"/>
              </w:rPr>
            </w:pPr>
            <w:r>
              <w:rPr>
                <w:rFonts w:ascii="Arial" w:hAnsi="Arial" w:cs="Arial"/>
                <w:color w:val="000000"/>
                <w:sz w:val="18"/>
                <w:szCs w:val="18"/>
              </w:rPr>
              <w:t>–</w:t>
            </w:r>
          </w:p>
        </w:tc>
        <w:tc>
          <w:tcPr>
            <w:tcW w:w="1200" w:type="dxa"/>
            <w:tcBorders>
              <w:top w:val="single" w:sz="4" w:space="0" w:color="auto"/>
              <w:left w:val="single" w:sz="4" w:space="0" w:color="auto"/>
              <w:bottom w:val="single" w:sz="4" w:space="0" w:color="auto"/>
              <w:right w:val="single" w:sz="4" w:space="0" w:color="auto"/>
            </w:tcBorders>
            <w:vAlign w:val="center"/>
            <w:hideMark/>
          </w:tcPr>
          <w:p w14:paraId="422BBEDD" w14:textId="77777777" w:rsidR="0086115F" w:rsidRPr="00050EB8" w:rsidRDefault="0086115F" w:rsidP="00BC1FE2">
            <w:pPr>
              <w:keepNext/>
              <w:keepLines/>
              <w:spacing w:after="0"/>
              <w:rPr>
                <w:rFonts w:ascii="Arial" w:hAnsi="Arial" w:cs="Arial"/>
                <w:color w:val="000000"/>
                <w:sz w:val="18"/>
                <w:lang w:eastAsia="zh-CN"/>
              </w:rPr>
            </w:pPr>
            <w:r>
              <w:rPr>
                <w:rFonts w:ascii="Arial" w:hAnsi="Arial" w:cs="Arial"/>
                <w:color w:val="000000"/>
                <w:sz w:val="18"/>
                <w:szCs w:val="18"/>
              </w:rPr>
              <w:t>4200 MHz</w:t>
            </w:r>
          </w:p>
        </w:tc>
        <w:tc>
          <w:tcPr>
            <w:tcW w:w="1210" w:type="dxa"/>
            <w:tcBorders>
              <w:top w:val="single" w:sz="4" w:space="0" w:color="auto"/>
              <w:left w:val="single" w:sz="4" w:space="0" w:color="auto"/>
              <w:bottom w:val="single" w:sz="4" w:space="0" w:color="auto"/>
              <w:right w:val="single" w:sz="4" w:space="0" w:color="auto"/>
            </w:tcBorders>
            <w:vAlign w:val="center"/>
            <w:hideMark/>
          </w:tcPr>
          <w:p w14:paraId="23460F36" w14:textId="77777777" w:rsidR="0086115F" w:rsidRPr="00050EB8" w:rsidRDefault="0086115F" w:rsidP="00BC1FE2">
            <w:pPr>
              <w:keepNext/>
              <w:keepLines/>
              <w:spacing w:after="0"/>
              <w:jc w:val="right"/>
              <w:rPr>
                <w:rFonts w:ascii="Arial" w:hAnsi="Arial" w:cs="Arial"/>
                <w:color w:val="000000"/>
                <w:sz w:val="18"/>
                <w:lang w:eastAsia="zh-CN"/>
              </w:rPr>
            </w:pPr>
            <w:r>
              <w:rPr>
                <w:rFonts w:ascii="Arial" w:hAnsi="Arial" w:cs="Arial"/>
                <w:color w:val="000000"/>
                <w:sz w:val="18"/>
                <w:szCs w:val="18"/>
              </w:rPr>
              <w:t>3300 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51C245CF" w14:textId="77777777" w:rsidR="0086115F" w:rsidRDefault="0086115F" w:rsidP="00BC1FE2">
            <w:pPr>
              <w:keepNext/>
              <w:keepLines/>
              <w:spacing w:after="0"/>
              <w:jc w:val="center"/>
              <w:rPr>
                <w:rFonts w:ascii="Arial" w:hAnsi="Arial" w:cs="Arial"/>
                <w:color w:val="000000"/>
                <w:sz w:val="18"/>
              </w:rPr>
            </w:pPr>
            <w:r>
              <w:rPr>
                <w:rFonts w:ascii="Arial" w:hAnsi="Arial" w:cs="Arial"/>
                <w:color w:val="000000"/>
                <w:sz w:val="18"/>
                <w:szCs w:val="18"/>
              </w:rPr>
              <w:t>–</w:t>
            </w:r>
          </w:p>
        </w:tc>
        <w:tc>
          <w:tcPr>
            <w:tcW w:w="1401" w:type="dxa"/>
            <w:tcBorders>
              <w:top w:val="single" w:sz="4" w:space="0" w:color="auto"/>
              <w:left w:val="single" w:sz="4" w:space="0" w:color="auto"/>
              <w:bottom w:val="single" w:sz="4" w:space="0" w:color="auto"/>
              <w:right w:val="single" w:sz="4" w:space="0" w:color="auto"/>
            </w:tcBorders>
            <w:vAlign w:val="center"/>
            <w:hideMark/>
          </w:tcPr>
          <w:p w14:paraId="24FD0312" w14:textId="77777777" w:rsidR="0086115F" w:rsidRPr="00050EB8" w:rsidRDefault="0086115F" w:rsidP="00BC1FE2">
            <w:pPr>
              <w:keepNext/>
              <w:keepLines/>
              <w:spacing w:after="0"/>
              <w:rPr>
                <w:rFonts w:ascii="Arial" w:hAnsi="Arial" w:cs="Arial"/>
                <w:color w:val="000000"/>
                <w:sz w:val="18"/>
                <w:lang w:eastAsia="zh-CN"/>
              </w:rPr>
            </w:pPr>
            <w:r>
              <w:rPr>
                <w:rFonts w:ascii="Arial" w:hAnsi="Arial" w:cs="Arial"/>
                <w:color w:val="000000"/>
                <w:sz w:val="18"/>
                <w:szCs w:val="18"/>
              </w:rPr>
              <w:t>4200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96BA075" w14:textId="77777777" w:rsidR="0086115F" w:rsidRPr="00050EB8" w:rsidRDefault="0086115F" w:rsidP="00BC1FE2">
            <w:pPr>
              <w:keepNext/>
              <w:keepLines/>
              <w:spacing w:after="0"/>
              <w:jc w:val="center"/>
              <w:rPr>
                <w:rFonts w:ascii="Arial" w:hAnsi="Arial" w:cs="Arial"/>
                <w:color w:val="000000"/>
                <w:sz w:val="18"/>
                <w:szCs w:val="18"/>
                <w:lang w:eastAsia="zh-CN"/>
              </w:rPr>
            </w:pPr>
            <w:r>
              <w:rPr>
                <w:rFonts w:ascii="Arial" w:hAnsi="Arial" w:cs="Arial"/>
                <w:color w:val="000000"/>
                <w:sz w:val="18"/>
                <w:szCs w:val="18"/>
              </w:rPr>
              <w:t>TDD</w:t>
            </w:r>
          </w:p>
        </w:tc>
      </w:tr>
    </w:tbl>
    <w:p w14:paraId="409B4F4C" w14:textId="77777777" w:rsidR="0086115F" w:rsidRDefault="0086115F" w:rsidP="0086115F">
      <w:pPr>
        <w:rPr>
          <w:lang w:eastAsia="ko-KR"/>
        </w:rPr>
      </w:pPr>
    </w:p>
    <w:p w14:paraId="213DFC97" w14:textId="74C4C4CC" w:rsidR="0086115F" w:rsidRPr="00A20126" w:rsidRDefault="0086115F" w:rsidP="0086115F">
      <w:pPr>
        <w:pStyle w:val="41"/>
      </w:pPr>
      <w:bookmarkStart w:id="237" w:name="_Toc136288232"/>
      <w:r w:rsidRPr="00A20126">
        <w:t>5.</w:t>
      </w:r>
      <w:r>
        <w:t>18</w:t>
      </w:r>
      <w:r>
        <w:rPr>
          <w:rFonts w:hint="eastAsia"/>
        </w:rPr>
        <w:t>.</w:t>
      </w:r>
      <w:r>
        <w:t>1.2</w:t>
      </w:r>
      <w:r>
        <w:tab/>
        <w:t xml:space="preserve">Channel bandwidths per operating band for </w:t>
      </w:r>
      <w:r>
        <w:rPr>
          <w:rFonts w:hint="eastAsia"/>
        </w:rPr>
        <w:t>CA</w:t>
      </w:r>
      <w:bookmarkEnd w:id="237"/>
    </w:p>
    <w:p w14:paraId="620FE87F" w14:textId="77777777" w:rsidR="0086115F" w:rsidRPr="00A20126" w:rsidRDefault="0086115F" w:rsidP="0086115F">
      <w:pPr>
        <w:pStyle w:val="TH"/>
        <w:rPr>
          <w:rFonts w:cs="Arial"/>
        </w:rPr>
      </w:pPr>
      <w:r>
        <w:rPr>
          <w:rFonts w:cs="Arial"/>
        </w:rPr>
        <w:t xml:space="preserve">Table </w:t>
      </w:r>
      <w:r w:rsidRPr="00A20126">
        <w:rPr>
          <w:rFonts w:cs="Arial"/>
        </w:rPr>
        <w:t>5.</w:t>
      </w:r>
      <w:r>
        <w:rPr>
          <w:rFonts w:cs="Arial"/>
        </w:rPr>
        <w:t xml:space="preserve">x.1.2-1: Supported bandwidths per </w:t>
      </w:r>
      <w:r w:rsidRPr="00A20126">
        <w:rPr>
          <w:rFonts w:cs="Arial"/>
        </w:rPr>
        <w:t>CA</w:t>
      </w:r>
      <w:r>
        <w:rPr>
          <w:rFonts w:cs="Arial"/>
        </w:rPr>
        <w:t xml:space="preserve"> band combination of </w:t>
      </w:r>
      <w:r w:rsidRPr="00467ADF">
        <w:rPr>
          <w:rFonts w:cs="Arial"/>
        </w:rPr>
        <w:t>band n</w:t>
      </w:r>
      <w:r>
        <w:rPr>
          <w:rFonts w:cs="Arial"/>
        </w:rPr>
        <w:t>5</w:t>
      </w:r>
      <w:r w:rsidRPr="00467ADF">
        <w:rPr>
          <w:rFonts w:cs="Arial"/>
        </w:rPr>
        <w:t>+n</w:t>
      </w:r>
      <w:r>
        <w:rPr>
          <w:rFonts w:cs="Arial"/>
        </w:rPr>
        <w:t>7</w:t>
      </w:r>
      <w:r w:rsidRPr="00467ADF">
        <w:rPr>
          <w:rFonts w:cs="Arial"/>
        </w:rPr>
        <w:t>+n</w:t>
      </w:r>
      <w:r>
        <w:rPr>
          <w:rFonts w:cs="Arial"/>
        </w:rPr>
        <w:t>77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86115F" w14:paraId="55A3D162" w14:textId="77777777" w:rsidTr="00BC1FE2">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17574075" w14:textId="77777777" w:rsidR="0086115F" w:rsidRDefault="0086115F" w:rsidP="00BC1FE2">
            <w:pPr>
              <w:pStyle w:val="TAH"/>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095086B3" w14:textId="77777777" w:rsidR="0086115F" w:rsidRDefault="0086115F" w:rsidP="00BC1FE2">
            <w:pPr>
              <w:pStyle w:val="TAH"/>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714C2B5C" w14:textId="77777777" w:rsidR="0086115F" w:rsidRDefault="0086115F" w:rsidP="00BC1FE2">
            <w:pPr>
              <w:pStyle w:val="TAH"/>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2285A51" w14:textId="77777777" w:rsidR="0086115F" w:rsidRDefault="0086115F" w:rsidP="00BC1FE2">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311D8C80" w14:textId="77777777" w:rsidR="0086115F" w:rsidRDefault="0086115F" w:rsidP="00BC1FE2">
            <w:pPr>
              <w:pStyle w:val="TAH"/>
              <w:rPr>
                <w:szCs w:val="18"/>
                <w:lang w:val="en-US" w:eastAsia="zh-CN"/>
              </w:rPr>
            </w:pPr>
            <w:r>
              <w:t>Bandwidth combination set</w:t>
            </w:r>
          </w:p>
        </w:tc>
      </w:tr>
      <w:tr w:rsidR="0086115F" w14:paraId="040C1DAB" w14:textId="77777777" w:rsidTr="00BC1FE2">
        <w:trPr>
          <w:trHeight w:val="187"/>
        </w:trPr>
        <w:tc>
          <w:tcPr>
            <w:tcW w:w="1983" w:type="dxa"/>
            <w:tcBorders>
              <w:top w:val="single" w:sz="4" w:space="0" w:color="auto"/>
              <w:left w:val="single" w:sz="4" w:space="0" w:color="auto"/>
              <w:bottom w:val="nil"/>
              <w:right w:val="single" w:sz="4" w:space="0" w:color="auto"/>
            </w:tcBorders>
            <w:shd w:val="clear" w:color="auto" w:fill="auto"/>
          </w:tcPr>
          <w:p w14:paraId="08A47000" w14:textId="77777777" w:rsidR="0086115F" w:rsidRDefault="0086115F" w:rsidP="00BC1FE2">
            <w:pPr>
              <w:pStyle w:val="TAC"/>
              <w:rPr>
                <w:rFonts w:eastAsia="宋体"/>
                <w:szCs w:val="18"/>
                <w:lang w:val="en-US" w:eastAsia="zh-CN"/>
              </w:rPr>
            </w:pPr>
            <w:r w:rsidRPr="00A20613">
              <w:rPr>
                <w:rFonts w:cs="Arial"/>
                <w:color w:val="000000"/>
                <w:szCs w:val="18"/>
              </w:rPr>
              <w:t>CA_n5A-n7A-n77A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6969D9" w14:textId="77777777" w:rsidR="0086115F" w:rsidRDefault="0086115F" w:rsidP="00BC1FE2">
            <w:pPr>
              <w:pStyle w:val="TAC"/>
              <w:rPr>
                <w:rFonts w:eastAsia="宋体"/>
                <w:szCs w:val="18"/>
                <w:lang w:val="en-US" w:eastAsia="zh-CN"/>
              </w:rPr>
            </w:pPr>
            <w:r w:rsidRPr="00A20613">
              <w:rPr>
                <w:rFonts w:cs="Arial"/>
                <w:color w:val="000000"/>
                <w:szCs w:val="18"/>
              </w:rPr>
              <w:t>CA_n5A-n7A CA_n5-n77A CA_n7-n77A</w:t>
            </w:r>
          </w:p>
        </w:tc>
        <w:tc>
          <w:tcPr>
            <w:tcW w:w="730" w:type="dxa"/>
            <w:tcBorders>
              <w:left w:val="single" w:sz="4" w:space="0" w:color="auto"/>
              <w:right w:val="single" w:sz="4" w:space="0" w:color="auto"/>
            </w:tcBorders>
            <w:vAlign w:val="center"/>
          </w:tcPr>
          <w:p w14:paraId="120E6601" w14:textId="77777777" w:rsidR="0086115F" w:rsidRDefault="0086115F" w:rsidP="00BC1FE2">
            <w:pPr>
              <w:pStyle w:val="TAC"/>
              <w:rPr>
                <w:szCs w:val="18"/>
                <w:lang w:val="en-US" w:eastAsia="zh-CN"/>
              </w:rPr>
            </w:pPr>
            <w:r>
              <w:rPr>
                <w:color w:val="000000"/>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D6BE25E" w14:textId="77777777" w:rsidR="0086115F" w:rsidRPr="009663F7" w:rsidRDefault="0086115F" w:rsidP="00BC1FE2">
            <w:pPr>
              <w:keepNext/>
              <w:keepLines/>
              <w:spacing w:after="0"/>
              <w:jc w:val="center"/>
              <w:textAlignment w:val="bottom"/>
              <w:rPr>
                <w:rFonts w:ascii="Arial" w:hAnsi="Arial" w:cs="Arial"/>
                <w:sz w:val="18"/>
                <w:szCs w:val="16"/>
                <w:lang w:val="en-US" w:eastAsia="zh-CN"/>
              </w:rPr>
            </w:pPr>
            <w:r w:rsidRPr="009663F7">
              <w:rPr>
                <w:rFonts w:ascii="Arial" w:hAnsi="Arial" w:cs="Arial"/>
                <w:color w:val="000000"/>
                <w:sz w:val="18"/>
                <w:szCs w:val="16"/>
              </w:rPr>
              <w:t>See n5A channel bandwidths in Table 5.3.5-1</w:t>
            </w:r>
          </w:p>
        </w:tc>
        <w:tc>
          <w:tcPr>
            <w:tcW w:w="1360" w:type="dxa"/>
            <w:tcBorders>
              <w:left w:val="single" w:sz="4" w:space="0" w:color="auto"/>
              <w:bottom w:val="nil"/>
              <w:right w:val="single" w:sz="4" w:space="0" w:color="auto"/>
            </w:tcBorders>
            <w:shd w:val="clear" w:color="auto" w:fill="auto"/>
            <w:vAlign w:val="center"/>
          </w:tcPr>
          <w:p w14:paraId="3ED81E38" w14:textId="77777777" w:rsidR="0086115F" w:rsidRDefault="0086115F" w:rsidP="00BC1FE2">
            <w:pPr>
              <w:pStyle w:val="TAC"/>
              <w:rPr>
                <w:szCs w:val="18"/>
                <w:lang w:val="en-US" w:eastAsia="zh-CN"/>
              </w:rPr>
            </w:pPr>
            <w:r>
              <w:rPr>
                <w:rFonts w:hint="eastAsia"/>
                <w:szCs w:val="18"/>
                <w:lang w:val="en-US" w:eastAsia="zh-CN"/>
              </w:rPr>
              <w:t>0</w:t>
            </w:r>
          </w:p>
        </w:tc>
      </w:tr>
      <w:tr w:rsidR="0086115F" w14:paraId="5AC67365" w14:textId="77777777" w:rsidTr="00BC1FE2">
        <w:trPr>
          <w:trHeight w:val="187"/>
        </w:trPr>
        <w:tc>
          <w:tcPr>
            <w:tcW w:w="1983" w:type="dxa"/>
            <w:tcBorders>
              <w:top w:val="nil"/>
              <w:left w:val="single" w:sz="4" w:space="0" w:color="auto"/>
              <w:bottom w:val="nil"/>
              <w:right w:val="single" w:sz="4" w:space="0" w:color="auto"/>
            </w:tcBorders>
            <w:shd w:val="clear" w:color="auto" w:fill="auto"/>
            <w:vAlign w:val="center"/>
          </w:tcPr>
          <w:p w14:paraId="5FDADBFF" w14:textId="77777777" w:rsidR="0086115F" w:rsidRDefault="0086115F" w:rsidP="00BC1FE2">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A36AC49" w14:textId="77777777" w:rsidR="0086115F" w:rsidRDefault="0086115F" w:rsidP="00BC1FE2">
            <w:pPr>
              <w:pStyle w:val="TAC"/>
              <w:rPr>
                <w:szCs w:val="18"/>
                <w:lang w:val="en-US" w:eastAsia="zh-CN"/>
              </w:rPr>
            </w:pPr>
          </w:p>
        </w:tc>
        <w:tc>
          <w:tcPr>
            <w:tcW w:w="730" w:type="dxa"/>
            <w:tcBorders>
              <w:left w:val="single" w:sz="4" w:space="0" w:color="auto"/>
              <w:right w:val="single" w:sz="4" w:space="0" w:color="auto"/>
            </w:tcBorders>
            <w:vAlign w:val="center"/>
          </w:tcPr>
          <w:p w14:paraId="4E7C66E0" w14:textId="77777777" w:rsidR="0086115F" w:rsidRDefault="0086115F" w:rsidP="00BC1FE2">
            <w:pPr>
              <w:pStyle w:val="TAC"/>
              <w:rPr>
                <w:szCs w:val="18"/>
                <w:lang w:val="en-US" w:eastAsia="zh-CN"/>
              </w:rPr>
            </w:pPr>
            <w:r>
              <w:rPr>
                <w:color w:val="000000"/>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58390F8" w14:textId="77777777" w:rsidR="0086115F" w:rsidRPr="009663F7" w:rsidRDefault="0086115F" w:rsidP="00BC1FE2">
            <w:pPr>
              <w:keepNext/>
              <w:keepLines/>
              <w:spacing w:after="0"/>
              <w:jc w:val="center"/>
              <w:textAlignment w:val="bottom"/>
              <w:rPr>
                <w:rFonts w:ascii="Arial" w:hAnsi="Arial" w:cs="Arial"/>
                <w:sz w:val="18"/>
                <w:szCs w:val="16"/>
                <w:lang w:val="en-US" w:eastAsia="zh-CN"/>
              </w:rPr>
            </w:pPr>
            <w:r w:rsidRPr="009663F7">
              <w:rPr>
                <w:rFonts w:ascii="Arial" w:hAnsi="Arial" w:cs="Arial"/>
                <w:color w:val="000000"/>
                <w:sz w:val="18"/>
                <w:szCs w:val="16"/>
              </w:rPr>
              <w:t>See n7A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735D3BA7" w14:textId="77777777" w:rsidR="0086115F" w:rsidRDefault="0086115F" w:rsidP="00BC1FE2">
            <w:pPr>
              <w:pStyle w:val="TAC"/>
              <w:rPr>
                <w:szCs w:val="18"/>
                <w:lang w:val="en-US" w:eastAsia="zh-CN"/>
              </w:rPr>
            </w:pPr>
          </w:p>
        </w:tc>
      </w:tr>
      <w:tr w:rsidR="0086115F" w14:paraId="6CF47BBC" w14:textId="77777777" w:rsidTr="00BC1FE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45E21B" w14:textId="77777777" w:rsidR="0086115F" w:rsidRDefault="0086115F" w:rsidP="00BC1FE2">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FFD550" w14:textId="77777777" w:rsidR="0086115F" w:rsidRDefault="0086115F" w:rsidP="00BC1FE2">
            <w:pPr>
              <w:pStyle w:val="TAC"/>
              <w:rPr>
                <w:szCs w:val="18"/>
                <w:lang w:val="en-US" w:eastAsia="zh-CN"/>
              </w:rPr>
            </w:pPr>
          </w:p>
        </w:tc>
        <w:tc>
          <w:tcPr>
            <w:tcW w:w="730" w:type="dxa"/>
            <w:tcBorders>
              <w:left w:val="single" w:sz="4" w:space="0" w:color="auto"/>
              <w:right w:val="single" w:sz="4" w:space="0" w:color="auto"/>
            </w:tcBorders>
            <w:vAlign w:val="center"/>
          </w:tcPr>
          <w:p w14:paraId="32A73E0C" w14:textId="77777777" w:rsidR="0086115F" w:rsidRDefault="0086115F" w:rsidP="00BC1FE2">
            <w:pPr>
              <w:pStyle w:val="TAC"/>
              <w:rPr>
                <w:szCs w:val="18"/>
                <w:lang w:val="en-US" w:eastAsia="zh-CN"/>
              </w:rPr>
            </w:pPr>
            <w:r>
              <w:rPr>
                <w:rFonts w:eastAsia="宋体"/>
                <w:color w:val="000000"/>
                <w:lang w:eastAsia="zh-CN"/>
              </w:rPr>
              <w:t>n77</w:t>
            </w:r>
          </w:p>
        </w:tc>
        <w:tc>
          <w:tcPr>
            <w:tcW w:w="4081" w:type="dxa"/>
            <w:tcBorders>
              <w:top w:val="single" w:sz="4" w:space="0" w:color="auto"/>
              <w:left w:val="single" w:sz="4" w:space="0" w:color="auto"/>
              <w:bottom w:val="single" w:sz="4" w:space="0" w:color="auto"/>
              <w:right w:val="single" w:sz="4" w:space="0" w:color="auto"/>
            </w:tcBorders>
            <w:vAlign w:val="bottom"/>
          </w:tcPr>
          <w:p w14:paraId="55041FFC" w14:textId="77777777" w:rsidR="0086115F" w:rsidRPr="009663F7" w:rsidRDefault="0086115F" w:rsidP="00BC1FE2">
            <w:pPr>
              <w:keepNext/>
              <w:keepLines/>
              <w:spacing w:after="0"/>
              <w:jc w:val="center"/>
              <w:textAlignment w:val="bottom"/>
              <w:rPr>
                <w:rFonts w:ascii="Arial" w:eastAsia="宋体" w:hAnsi="Arial" w:cs="Arial"/>
                <w:sz w:val="18"/>
                <w:szCs w:val="16"/>
                <w:lang w:val="en-US" w:eastAsia="zh-CN" w:bidi="ar"/>
              </w:rPr>
            </w:pPr>
            <w:r w:rsidRPr="009663F7">
              <w:rPr>
                <w:rFonts w:ascii="Arial" w:hAnsi="Arial" w:cs="Arial"/>
                <w:color w:val="000000"/>
                <w:sz w:val="18"/>
                <w:szCs w:val="16"/>
              </w:rPr>
              <w:t>See n77A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4BE748" w14:textId="77777777" w:rsidR="0086115F" w:rsidRDefault="0086115F" w:rsidP="00BC1FE2">
            <w:pPr>
              <w:pStyle w:val="TAC"/>
              <w:rPr>
                <w:szCs w:val="18"/>
                <w:lang w:val="en-US" w:eastAsia="zh-CN"/>
              </w:rPr>
            </w:pPr>
          </w:p>
        </w:tc>
      </w:tr>
    </w:tbl>
    <w:p w14:paraId="7A3BDF8B" w14:textId="77777777" w:rsidR="0086115F" w:rsidRDefault="0086115F" w:rsidP="0086115F">
      <w:pPr>
        <w:pStyle w:val="EditorsNote"/>
        <w:ind w:left="284" w:firstLine="0"/>
      </w:pPr>
    </w:p>
    <w:p w14:paraId="65FBC843" w14:textId="04229BA8" w:rsidR="0086115F" w:rsidRPr="00A20126" w:rsidRDefault="0086115F" w:rsidP="0086115F">
      <w:pPr>
        <w:pStyle w:val="41"/>
      </w:pPr>
      <w:bookmarkStart w:id="238" w:name="_Toc136288233"/>
      <w:r>
        <w:t>5.18.1.3</w:t>
      </w:r>
      <w:r>
        <w:tab/>
      </w:r>
      <w:r w:rsidRPr="00A20126">
        <w:t>∆T</w:t>
      </w:r>
      <w:r w:rsidRPr="0086115F">
        <w:rPr>
          <w:vertAlign w:val="subscript"/>
        </w:rPr>
        <w:t>IB,c</w:t>
      </w:r>
      <w:r w:rsidRPr="00A20126">
        <w:t xml:space="preserve"> and ∆R</w:t>
      </w:r>
      <w:r w:rsidRPr="0086115F">
        <w:rPr>
          <w:vertAlign w:val="subscript"/>
        </w:rPr>
        <w:t>IB,c</w:t>
      </w:r>
      <w:r w:rsidRPr="00A20126">
        <w:t xml:space="preserve"> values</w:t>
      </w:r>
      <w:bookmarkEnd w:id="238"/>
    </w:p>
    <w:p w14:paraId="073E9A6B" w14:textId="77777777" w:rsidR="0086115F" w:rsidRDefault="0086115F" w:rsidP="0086115F">
      <w:r>
        <w:t xml:space="preserve">For </w:t>
      </w:r>
      <w:r>
        <w:rPr>
          <w:lang w:val="en-US" w:eastAsia="zh-CN"/>
        </w:rPr>
        <w:t>CA</w:t>
      </w:r>
      <w:r>
        <w:rPr>
          <w:lang w:eastAsia="zh-CN"/>
        </w:rPr>
        <w:t>_</w:t>
      </w:r>
      <w:r>
        <w:rPr>
          <w:lang w:val="en-US" w:eastAsia="zh-CN"/>
        </w:rPr>
        <w:t>n5</w:t>
      </w:r>
      <w:r>
        <w:rPr>
          <w:lang w:eastAsia="ja-JP"/>
        </w:rPr>
        <w:t>-n7</w:t>
      </w:r>
      <w:r>
        <w:rPr>
          <w:lang w:val="en-US" w:eastAsia="zh-CN"/>
        </w:rPr>
        <w:t>-</w:t>
      </w:r>
      <w:r>
        <w:rPr>
          <w:rFonts w:hint="eastAsia"/>
          <w:lang w:val="en-US" w:eastAsia="zh-CN"/>
        </w:rPr>
        <w:t>n</w:t>
      </w:r>
      <w:r>
        <w:rPr>
          <w:lang w:val="en-US" w:eastAsia="zh-CN"/>
        </w:rPr>
        <w:t>77</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DC_5-7_n77 and are given in the tables below.</w:t>
      </w:r>
    </w:p>
    <w:p w14:paraId="07B6B9D1" w14:textId="0733F10E" w:rsidR="0086115F" w:rsidRDefault="0086115F" w:rsidP="0086115F">
      <w:pPr>
        <w:pStyle w:val="TH"/>
        <w:rPr>
          <w:rFonts w:cs="Arial"/>
        </w:rPr>
      </w:pPr>
      <w:r>
        <w:rPr>
          <w:rFonts w:cs="Arial"/>
        </w:rPr>
        <w:t xml:space="preserve">Table </w:t>
      </w:r>
      <w:r w:rsidRPr="00A20126">
        <w:rPr>
          <w:rFonts w:cs="Arial"/>
        </w:rPr>
        <w:t>5.</w:t>
      </w:r>
      <w:r>
        <w:rPr>
          <w:rFonts w:cs="Arial"/>
        </w:rPr>
        <w:t>18.</w:t>
      </w:r>
      <w:r w:rsidRPr="00A20126">
        <w:rPr>
          <w:rFonts w:cs="Arial"/>
        </w:rPr>
        <w:t>1.</w:t>
      </w:r>
      <w:r>
        <w:rPr>
          <w:rFonts w:cs="Arial"/>
        </w:rPr>
        <w:t>3-1: ΔT</w:t>
      </w:r>
      <w:r w:rsidRPr="00467ADF">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86115F" w14:paraId="0CEB1A5D" w14:textId="77777777" w:rsidTr="00BC1FE2">
        <w:trPr>
          <w:jc w:val="center"/>
        </w:trPr>
        <w:tc>
          <w:tcPr>
            <w:tcW w:w="2336" w:type="dxa"/>
            <w:vMerge w:val="restart"/>
            <w:tcBorders>
              <w:top w:val="single" w:sz="4" w:space="0" w:color="auto"/>
              <w:left w:val="single" w:sz="4" w:space="0" w:color="auto"/>
              <w:right w:val="single" w:sz="4" w:space="0" w:color="auto"/>
            </w:tcBorders>
          </w:tcPr>
          <w:p w14:paraId="08032A39" w14:textId="77777777" w:rsidR="0086115F" w:rsidRDefault="0086115F" w:rsidP="00BC1FE2">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C776F05" w14:textId="77777777" w:rsidR="0086115F" w:rsidRDefault="0086115F" w:rsidP="00BC1FE2">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86115F" w14:paraId="583CA075" w14:textId="77777777" w:rsidTr="00BC1FE2">
        <w:trPr>
          <w:jc w:val="center"/>
        </w:trPr>
        <w:tc>
          <w:tcPr>
            <w:tcW w:w="2336" w:type="dxa"/>
            <w:vMerge/>
            <w:tcBorders>
              <w:left w:val="single" w:sz="4" w:space="0" w:color="auto"/>
              <w:bottom w:val="single" w:sz="4" w:space="0" w:color="auto"/>
              <w:right w:val="single" w:sz="4" w:space="0" w:color="auto"/>
            </w:tcBorders>
          </w:tcPr>
          <w:p w14:paraId="325F2BE4" w14:textId="77777777" w:rsidR="0086115F" w:rsidRDefault="0086115F" w:rsidP="00BC1FE2">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82395F6" w14:textId="77777777" w:rsidR="0086115F" w:rsidRDefault="0086115F" w:rsidP="00BC1FE2">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86115F" w14:paraId="3C4A97AE" w14:textId="77777777" w:rsidTr="00BC1FE2">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8E49B25" w14:textId="77777777" w:rsidR="0086115F" w:rsidRDefault="0086115F" w:rsidP="00BC1FE2">
            <w:pPr>
              <w:keepNext/>
              <w:keepLines/>
              <w:spacing w:after="0"/>
              <w:jc w:val="center"/>
              <w:rPr>
                <w:rFonts w:ascii="Arial" w:eastAsia="宋体"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n5</w:t>
            </w:r>
            <w:r>
              <w:rPr>
                <w:rFonts w:ascii="Arial" w:eastAsia="等线" w:hAnsi="Arial"/>
                <w:sz w:val="18"/>
                <w:lang w:val="sv-SE" w:eastAsia="ja-JP"/>
              </w:rPr>
              <w:t>-</w:t>
            </w:r>
            <w:r>
              <w:rPr>
                <w:rFonts w:ascii="Arial" w:eastAsia="等线" w:hAnsi="Arial"/>
                <w:sz w:val="18"/>
                <w:lang w:val="en-US" w:eastAsia="zh-CN"/>
              </w:rPr>
              <w:t>n7</w:t>
            </w:r>
            <w:r>
              <w:rPr>
                <w:rFonts w:ascii="Arial" w:eastAsia="等线" w:hAnsi="Arial"/>
                <w:sz w:val="18"/>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6520B0D5" w14:textId="77777777" w:rsidR="0086115F" w:rsidRDefault="0086115F" w:rsidP="00BC1FE2">
            <w:pPr>
              <w:keepNext/>
              <w:keepLines/>
              <w:spacing w:after="0"/>
              <w:jc w:val="center"/>
              <w:rPr>
                <w:rFonts w:ascii="Arial" w:eastAsia="宋体" w:hAnsi="Arial"/>
                <w:sz w:val="18"/>
                <w:lang w:val="en-US" w:eastAsia="zh-CN"/>
              </w:rPr>
            </w:pPr>
            <w:r>
              <w:rPr>
                <w:rFonts w:ascii="Arial" w:eastAsia="等线"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22CC5C7" w14:textId="77777777" w:rsidR="0086115F" w:rsidRDefault="0086115F" w:rsidP="00BC1FE2">
            <w:pPr>
              <w:keepNext/>
              <w:keepLines/>
              <w:spacing w:after="0"/>
              <w:jc w:val="center"/>
              <w:rPr>
                <w:rFonts w:ascii="Arial" w:eastAsia="宋体" w:hAnsi="Arial"/>
                <w:sz w:val="18"/>
                <w:lang w:val="en-US" w:eastAsia="zh-CN"/>
              </w:rPr>
            </w:pPr>
            <w:r>
              <w:rPr>
                <w:rFonts w:ascii="Arial" w:eastAsia="等线" w:hAnsi="Arial" w:cs="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AAC3A6E" w14:textId="77777777" w:rsidR="0086115F" w:rsidRDefault="0086115F" w:rsidP="00BC1FE2">
            <w:pPr>
              <w:keepNext/>
              <w:keepLines/>
              <w:spacing w:after="0"/>
              <w:jc w:val="center"/>
              <w:rPr>
                <w:rFonts w:ascii="Arial" w:eastAsia="宋体" w:hAnsi="Arial"/>
                <w:sz w:val="18"/>
                <w:lang w:val="en-US" w:eastAsia="zh-CN"/>
              </w:rPr>
            </w:pPr>
            <w:r>
              <w:rPr>
                <w:rFonts w:ascii="Arial" w:eastAsia="宋体" w:hAnsi="Arial" w:hint="eastAsia"/>
                <w:sz w:val="18"/>
                <w:lang w:val="en-US" w:eastAsia="zh-CN"/>
              </w:rPr>
              <w:t>0.</w:t>
            </w:r>
            <w:r>
              <w:rPr>
                <w:rFonts w:ascii="Arial" w:eastAsia="宋体" w:hAnsi="Arial"/>
                <w:sz w:val="18"/>
                <w:lang w:val="en-US" w:eastAsia="zh-CN"/>
              </w:rPr>
              <w:t>8</w:t>
            </w:r>
          </w:p>
        </w:tc>
      </w:tr>
      <w:tr w:rsidR="0086115F" w14:paraId="66B96FF3" w14:textId="77777777" w:rsidTr="00BC1FE2">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14A9C2A8" w14:textId="77777777" w:rsidR="0086115F" w:rsidRPr="00901DE9" w:rsidRDefault="0086115F" w:rsidP="00BC1FE2">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4F9D75B5" w14:textId="77777777" w:rsidR="0086115F" w:rsidRDefault="0086115F" w:rsidP="00BC1FE2">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7308BD41" w14:textId="77777777" w:rsidR="0086115F" w:rsidRPr="00467ADF" w:rsidRDefault="0086115F" w:rsidP="0086115F">
      <w:pPr>
        <w:keepNext/>
        <w:keepLines/>
        <w:rPr>
          <w:rFonts w:ascii="Arial" w:hAnsi="Arial" w:cs="Arial"/>
        </w:rPr>
      </w:pPr>
    </w:p>
    <w:p w14:paraId="315149BF" w14:textId="18E641B8" w:rsidR="0086115F" w:rsidRDefault="0086115F" w:rsidP="0086115F">
      <w:pPr>
        <w:pStyle w:val="TH"/>
        <w:rPr>
          <w:rFonts w:cs="Arial"/>
        </w:rPr>
      </w:pPr>
      <w:r>
        <w:rPr>
          <w:rFonts w:cs="Arial"/>
        </w:rPr>
        <w:t xml:space="preserve">Table </w:t>
      </w:r>
      <w:r w:rsidRPr="00A20126">
        <w:rPr>
          <w:rFonts w:cs="Arial"/>
        </w:rPr>
        <w:t>5</w:t>
      </w:r>
      <w:r>
        <w:rPr>
          <w:rFonts w:cs="Arial"/>
        </w:rPr>
        <w:t>.18</w:t>
      </w:r>
      <w:r w:rsidRPr="00A20126">
        <w:rPr>
          <w:rFonts w:cs="Arial"/>
        </w:rPr>
        <w:t>.1.</w:t>
      </w:r>
      <w:r>
        <w:rPr>
          <w:rFonts w:cs="Arial"/>
        </w:rPr>
        <w:t>3-2: ΔR</w:t>
      </w:r>
      <w:r w:rsidRPr="00467ADF">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86115F" w:rsidRPr="00F92868" w14:paraId="5DF760E6" w14:textId="77777777" w:rsidTr="00BC1FE2">
        <w:trPr>
          <w:trHeight w:val="187"/>
          <w:jc w:val="center"/>
        </w:trPr>
        <w:tc>
          <w:tcPr>
            <w:tcW w:w="1594" w:type="dxa"/>
            <w:vMerge w:val="restart"/>
          </w:tcPr>
          <w:p w14:paraId="1686E3DB" w14:textId="77777777" w:rsidR="0086115F" w:rsidRPr="00F92868" w:rsidRDefault="0086115F" w:rsidP="00BC1FE2">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4FDFF644" w14:textId="77777777" w:rsidR="0086115F" w:rsidRPr="00F92868" w:rsidRDefault="0086115F" w:rsidP="00BC1FE2">
            <w:pPr>
              <w:keepNext/>
              <w:keepLines/>
              <w:spacing w:after="0"/>
              <w:jc w:val="center"/>
              <w:rPr>
                <w:rFonts w:ascii="Arial" w:eastAsia="等线" w:hAnsi="Arial"/>
                <w:b/>
                <w:sz w:val="18"/>
              </w:rPr>
            </w:pPr>
            <w:r w:rsidRPr="00684407">
              <w:rPr>
                <w:rFonts w:ascii="Arial" w:eastAsia="等线" w:hAnsi="Arial"/>
                <w:b/>
                <w:sz w:val="18"/>
              </w:rPr>
              <w:t>ΔR</w:t>
            </w:r>
            <w:r w:rsidRPr="00684407">
              <w:rPr>
                <w:rFonts w:ascii="Arial" w:eastAsia="等线" w:hAnsi="Arial"/>
                <w:b/>
                <w:sz w:val="18"/>
                <w:vertAlign w:val="subscript"/>
              </w:rPr>
              <w:t>IB,c</w:t>
            </w:r>
            <w:r w:rsidRPr="00684407">
              <w:rPr>
                <w:rFonts w:ascii="Arial" w:eastAsia="等线" w:hAnsi="Arial"/>
                <w:b/>
                <w:sz w:val="18"/>
              </w:rPr>
              <w:t xml:space="preserve"> for NR bands (dB)</w:t>
            </w:r>
            <w:r w:rsidRPr="00684407">
              <w:rPr>
                <w:rFonts w:ascii="Arial" w:eastAsia="等线" w:hAnsi="Arial"/>
                <w:b/>
                <w:sz w:val="18"/>
                <w:vertAlign w:val="superscript"/>
              </w:rPr>
              <w:t>9</w:t>
            </w:r>
          </w:p>
        </w:tc>
      </w:tr>
      <w:tr w:rsidR="0086115F" w:rsidRPr="00F92868" w14:paraId="53D7E9B5" w14:textId="77777777" w:rsidTr="00BC1FE2">
        <w:trPr>
          <w:trHeight w:val="187"/>
          <w:jc w:val="center"/>
        </w:trPr>
        <w:tc>
          <w:tcPr>
            <w:tcW w:w="1594" w:type="dxa"/>
            <w:vMerge/>
            <w:tcBorders>
              <w:bottom w:val="single" w:sz="4" w:space="0" w:color="auto"/>
            </w:tcBorders>
          </w:tcPr>
          <w:p w14:paraId="764D3B5B" w14:textId="77777777" w:rsidR="0086115F" w:rsidRPr="00F92868" w:rsidRDefault="0086115F" w:rsidP="00BC1FE2">
            <w:pPr>
              <w:keepNext/>
              <w:keepLines/>
              <w:spacing w:after="0"/>
              <w:jc w:val="center"/>
              <w:rPr>
                <w:rFonts w:ascii="Arial" w:eastAsia="等线" w:hAnsi="Arial"/>
                <w:b/>
                <w:sz w:val="18"/>
              </w:rPr>
            </w:pPr>
          </w:p>
        </w:tc>
        <w:tc>
          <w:tcPr>
            <w:tcW w:w="5845" w:type="dxa"/>
            <w:gridSpan w:val="3"/>
            <w:vAlign w:val="center"/>
          </w:tcPr>
          <w:p w14:paraId="0BEB102B" w14:textId="77777777" w:rsidR="0086115F" w:rsidRPr="00F92868" w:rsidRDefault="0086115F" w:rsidP="00BC1FE2">
            <w:pPr>
              <w:keepNext/>
              <w:keepLines/>
              <w:spacing w:after="0"/>
              <w:jc w:val="center"/>
              <w:rPr>
                <w:rFonts w:ascii="Arial" w:eastAsia="等线" w:hAnsi="Arial"/>
                <w:b/>
                <w:sz w:val="18"/>
              </w:rPr>
            </w:pPr>
            <w:r w:rsidRPr="00684407">
              <w:rPr>
                <w:rFonts w:ascii="Arial" w:eastAsia="等线" w:hAnsi="Arial"/>
                <w:b/>
                <w:sz w:val="18"/>
              </w:rPr>
              <w:t>Component band in order of bands in configuration</w:t>
            </w:r>
            <w:r w:rsidRPr="00684407">
              <w:rPr>
                <w:rFonts w:ascii="Arial" w:eastAsia="等线" w:hAnsi="Arial"/>
                <w:b/>
                <w:sz w:val="18"/>
                <w:vertAlign w:val="superscript"/>
              </w:rPr>
              <w:t>10</w:t>
            </w:r>
          </w:p>
        </w:tc>
      </w:tr>
      <w:tr w:rsidR="0086115F" w:rsidRPr="00F92868" w14:paraId="078E7F73" w14:textId="77777777" w:rsidTr="00BC1FE2">
        <w:trPr>
          <w:trHeight w:val="187"/>
          <w:jc w:val="center"/>
        </w:trPr>
        <w:tc>
          <w:tcPr>
            <w:tcW w:w="1594" w:type="dxa"/>
            <w:shd w:val="clear" w:color="auto" w:fill="auto"/>
          </w:tcPr>
          <w:p w14:paraId="1D2DA56A" w14:textId="77777777" w:rsidR="0086115F" w:rsidRPr="00F92868" w:rsidRDefault="0086115F" w:rsidP="00BC1FE2">
            <w:pPr>
              <w:keepNext/>
              <w:keepLines/>
              <w:spacing w:after="0"/>
              <w:jc w:val="center"/>
              <w:rPr>
                <w:rFonts w:ascii="Arial" w:eastAsia="等线" w:hAnsi="Arial"/>
                <w:sz w:val="18"/>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n5</w:t>
            </w:r>
            <w:r>
              <w:rPr>
                <w:rFonts w:ascii="Arial" w:eastAsia="等线" w:hAnsi="Arial"/>
                <w:sz w:val="18"/>
                <w:lang w:val="sv-SE" w:eastAsia="ja-JP"/>
              </w:rPr>
              <w:t>-</w:t>
            </w:r>
            <w:r>
              <w:rPr>
                <w:rFonts w:ascii="Arial" w:eastAsia="等线" w:hAnsi="Arial"/>
                <w:sz w:val="18"/>
                <w:lang w:val="en-US" w:eastAsia="zh-CN"/>
              </w:rPr>
              <w:t>n7</w:t>
            </w:r>
            <w:r>
              <w:rPr>
                <w:rFonts w:ascii="Arial" w:eastAsia="等线" w:hAnsi="Arial"/>
                <w:sz w:val="18"/>
                <w:lang w:val="sv-SE" w:eastAsia="zh-CN"/>
              </w:rPr>
              <w:t>-n77</w:t>
            </w:r>
          </w:p>
        </w:tc>
        <w:tc>
          <w:tcPr>
            <w:tcW w:w="1948" w:type="dxa"/>
            <w:vAlign w:val="center"/>
          </w:tcPr>
          <w:p w14:paraId="7B2F931E" w14:textId="77777777" w:rsidR="0086115F" w:rsidRPr="00F92868" w:rsidRDefault="0086115F" w:rsidP="00BC1FE2">
            <w:pPr>
              <w:keepNext/>
              <w:keepLines/>
              <w:spacing w:after="0"/>
              <w:jc w:val="center"/>
              <w:rPr>
                <w:rFonts w:ascii="Arial" w:eastAsia="等线" w:hAnsi="Arial"/>
                <w:sz w:val="18"/>
                <w:lang w:eastAsia="zh-CN"/>
              </w:rPr>
            </w:pPr>
            <w:r>
              <w:rPr>
                <w:rFonts w:ascii="Arial" w:eastAsia="等线" w:hAnsi="Arial"/>
                <w:color w:val="000000"/>
                <w:sz w:val="18"/>
                <w:lang w:val="en-US" w:eastAsia="zh-CN"/>
              </w:rPr>
              <w:t>0.2</w:t>
            </w:r>
          </w:p>
        </w:tc>
        <w:tc>
          <w:tcPr>
            <w:tcW w:w="1948" w:type="dxa"/>
            <w:vAlign w:val="center"/>
          </w:tcPr>
          <w:p w14:paraId="6B2BEE44" w14:textId="77777777" w:rsidR="0086115F" w:rsidRPr="00F92868" w:rsidRDefault="0086115F" w:rsidP="00BC1FE2">
            <w:pPr>
              <w:keepNext/>
              <w:keepLines/>
              <w:spacing w:after="0"/>
              <w:jc w:val="center"/>
              <w:rPr>
                <w:rFonts w:ascii="Arial" w:eastAsia="等线" w:hAnsi="Arial"/>
                <w:sz w:val="18"/>
                <w:lang w:eastAsia="zh-CN"/>
              </w:rPr>
            </w:pPr>
            <w:r>
              <w:rPr>
                <w:rFonts w:ascii="Arial" w:eastAsia="等线" w:hAnsi="Arial"/>
                <w:sz w:val="18"/>
                <w:lang w:eastAsia="zh-CN"/>
              </w:rPr>
              <w:t>0.2</w:t>
            </w:r>
          </w:p>
        </w:tc>
        <w:tc>
          <w:tcPr>
            <w:tcW w:w="1949" w:type="dxa"/>
            <w:vAlign w:val="center"/>
          </w:tcPr>
          <w:p w14:paraId="0F609706" w14:textId="77777777" w:rsidR="0086115F" w:rsidRPr="00F92868" w:rsidRDefault="0086115F" w:rsidP="00BC1FE2">
            <w:pPr>
              <w:keepNext/>
              <w:keepLines/>
              <w:spacing w:after="0"/>
              <w:jc w:val="center"/>
              <w:rPr>
                <w:rFonts w:ascii="Arial" w:eastAsia="等线" w:hAnsi="Arial"/>
                <w:sz w:val="18"/>
                <w:lang w:eastAsia="zh-CN"/>
              </w:rPr>
            </w:pPr>
            <w:r>
              <w:rPr>
                <w:rFonts w:ascii="Arial" w:eastAsia="等线" w:hAnsi="Arial"/>
                <w:color w:val="000000"/>
                <w:sz w:val="18"/>
                <w:lang w:val="en-US" w:eastAsia="zh-CN"/>
              </w:rPr>
              <w:t>0.5</w:t>
            </w:r>
          </w:p>
        </w:tc>
      </w:tr>
      <w:tr w:rsidR="0086115F" w:rsidRPr="00F92868" w14:paraId="287DE015" w14:textId="77777777" w:rsidTr="00BC1FE2">
        <w:trPr>
          <w:trHeight w:val="187"/>
          <w:jc w:val="center"/>
        </w:trPr>
        <w:tc>
          <w:tcPr>
            <w:tcW w:w="7439" w:type="dxa"/>
            <w:gridSpan w:val="4"/>
            <w:tcBorders>
              <w:bottom w:val="single" w:sz="4" w:space="0" w:color="auto"/>
            </w:tcBorders>
            <w:shd w:val="clear" w:color="auto" w:fill="auto"/>
          </w:tcPr>
          <w:p w14:paraId="00BC1016" w14:textId="77777777" w:rsidR="0086115F" w:rsidRPr="00684407" w:rsidRDefault="0086115F" w:rsidP="00BC1FE2">
            <w:pPr>
              <w:keepLines/>
              <w:spacing w:after="0"/>
              <w:ind w:left="870" w:hanging="870"/>
              <w:rPr>
                <w:rFonts w:eastAsia="等线" w:cs="Arial"/>
                <w:lang w:eastAsia="ja-JP"/>
              </w:rPr>
            </w:pPr>
            <w:r w:rsidRPr="00684407">
              <w:rPr>
                <w:rFonts w:ascii="Arial" w:eastAsia="等线" w:hAnsi="Arial" w:cs="Arial"/>
                <w:sz w:val="18"/>
                <w:lang w:eastAsia="ja-JP"/>
              </w:rPr>
              <w:t>NOTE 9:</w:t>
            </w:r>
            <w:r w:rsidRPr="00684407">
              <w:rPr>
                <w:rFonts w:ascii="Arial" w:eastAsia="等线" w:hAnsi="Arial" w:cs="Arial"/>
                <w:sz w:val="18"/>
                <w:lang w:eastAsia="ja-JP"/>
              </w:rPr>
              <w:tab/>
              <w:t xml:space="preserve"> “-” denotes ΔR</w:t>
            </w:r>
            <w:r w:rsidRPr="00684407">
              <w:rPr>
                <w:rFonts w:ascii="Arial" w:eastAsia="等线" w:hAnsi="Arial" w:cs="Arial"/>
                <w:sz w:val="18"/>
                <w:vertAlign w:val="subscript"/>
                <w:lang w:eastAsia="ja-JP"/>
              </w:rPr>
              <w:t>IB,c</w:t>
            </w:r>
            <w:r w:rsidRPr="00684407">
              <w:rPr>
                <w:rFonts w:ascii="Arial" w:eastAsia="等线" w:hAnsi="Arial" w:cs="Arial"/>
                <w:sz w:val="18"/>
                <w:lang w:eastAsia="ja-JP"/>
              </w:rPr>
              <w:t xml:space="preserve"> = 0.</w:t>
            </w:r>
          </w:p>
          <w:p w14:paraId="49C1BD09" w14:textId="77777777" w:rsidR="0086115F" w:rsidRDefault="0086115F" w:rsidP="00BC1FE2">
            <w:pPr>
              <w:keepLines/>
              <w:spacing w:after="0"/>
              <w:ind w:left="870" w:hanging="870"/>
              <w:rPr>
                <w:rFonts w:ascii="Arial" w:eastAsia="等线" w:hAnsi="Arial"/>
                <w:color w:val="000000"/>
                <w:sz w:val="18"/>
                <w:lang w:val="en-US" w:eastAsia="zh-CN"/>
              </w:rPr>
            </w:pPr>
            <w:r w:rsidRPr="00684407">
              <w:rPr>
                <w:rFonts w:ascii="Arial" w:eastAsia="等线" w:hAnsi="Arial" w:cs="Arial"/>
                <w:sz w:val="18"/>
                <w:lang w:eastAsia="ja-JP"/>
              </w:rPr>
              <w:t>NOTE 10:</w:t>
            </w:r>
            <w:r w:rsidRPr="00684407">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684407">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684407">
              <w:rPr>
                <w:rFonts w:ascii="Arial" w:eastAsia="等线" w:hAnsi="Arial" w:cs="Arial"/>
                <w:sz w:val="18"/>
                <w:lang w:eastAsia="ja-JP"/>
              </w:rPr>
              <w:t>.</w:t>
            </w:r>
          </w:p>
        </w:tc>
      </w:tr>
    </w:tbl>
    <w:p w14:paraId="000A5475" w14:textId="18ACF0F2" w:rsidR="0086115F" w:rsidRPr="00A20126" w:rsidRDefault="0086115F" w:rsidP="0086115F">
      <w:pPr>
        <w:pStyle w:val="31"/>
      </w:pPr>
      <w:bookmarkStart w:id="239" w:name="_Toc136288234"/>
      <w:r>
        <w:t>5.18.2</w:t>
      </w:r>
      <w:r>
        <w:tab/>
      </w:r>
      <w:r w:rsidRPr="00A20126">
        <w:t>Specific for 2 bands UL CA</w:t>
      </w:r>
      <w:bookmarkEnd w:id="239"/>
    </w:p>
    <w:p w14:paraId="2756C347" w14:textId="468D6CAB" w:rsidR="0086115F" w:rsidRPr="00A20126" w:rsidRDefault="0086115F" w:rsidP="0086115F">
      <w:pPr>
        <w:pStyle w:val="41"/>
      </w:pPr>
      <w:bookmarkStart w:id="240" w:name="_Toc136288235"/>
      <w:r>
        <w:rPr>
          <w:rFonts w:hint="eastAsia"/>
        </w:rPr>
        <w:t>5.</w:t>
      </w:r>
      <w:r>
        <w:t>18</w:t>
      </w:r>
      <w:r>
        <w:rPr>
          <w:rFonts w:hint="eastAsia"/>
        </w:rPr>
        <w:t>.</w:t>
      </w:r>
      <w:r>
        <w:t>2.1</w:t>
      </w:r>
      <w:r>
        <w:tab/>
      </w:r>
      <w:r>
        <w:rPr>
          <w:rFonts w:hint="eastAsia"/>
        </w:rPr>
        <w:t>UE co-existence studies</w:t>
      </w:r>
      <w:bookmarkEnd w:id="240"/>
    </w:p>
    <w:p w14:paraId="468E4C2B" w14:textId="77777777" w:rsidR="0086115F" w:rsidRDefault="0086115F" w:rsidP="0086115F">
      <w:pPr>
        <w:pStyle w:val="Guidance"/>
        <w:rPr>
          <w:i w:val="0"/>
          <w:color w:val="auto"/>
          <w:szCs w:val="22"/>
          <w:lang w:val="en-US" w:eastAsia="zh-CN"/>
        </w:rPr>
      </w:pPr>
      <w:r>
        <w:rPr>
          <w:i w:val="0"/>
          <w:color w:val="auto"/>
          <w:szCs w:val="22"/>
          <w:lang w:val="en-US" w:eastAsia="zh-CN"/>
        </w:rPr>
        <w:t>UL n5-n7 gives IMD2, IMD3 and IMD4 into DL n77.</w:t>
      </w:r>
    </w:p>
    <w:p w14:paraId="5C0CD8C6" w14:textId="77777777" w:rsidR="0086115F" w:rsidRDefault="0086115F" w:rsidP="0086115F">
      <w:pPr>
        <w:pStyle w:val="Guidance"/>
        <w:rPr>
          <w:i w:val="0"/>
          <w:color w:val="auto"/>
          <w:szCs w:val="22"/>
          <w:lang w:val="en-US" w:eastAsia="zh-CN"/>
        </w:rPr>
      </w:pPr>
      <w:r>
        <w:rPr>
          <w:i w:val="0"/>
          <w:color w:val="auto"/>
          <w:szCs w:val="22"/>
          <w:lang w:val="en-US" w:eastAsia="zh-CN"/>
        </w:rPr>
        <w:t>UL n5-n77 gives IMD2 into DL n7.</w:t>
      </w:r>
    </w:p>
    <w:p w14:paraId="73E504E2" w14:textId="77777777" w:rsidR="0086115F" w:rsidRDefault="0086115F" w:rsidP="0086115F">
      <w:pPr>
        <w:pStyle w:val="Guidance"/>
        <w:rPr>
          <w:i w:val="0"/>
          <w:color w:val="auto"/>
          <w:szCs w:val="22"/>
          <w:lang w:val="en-US" w:eastAsia="zh-CN"/>
        </w:rPr>
      </w:pPr>
      <w:r>
        <w:rPr>
          <w:i w:val="0"/>
          <w:color w:val="auto"/>
          <w:szCs w:val="22"/>
          <w:lang w:val="en-US" w:eastAsia="zh-CN"/>
        </w:rPr>
        <w:t>UL n7-n77 gives IMD2 and IMD3 into DL n5.</w:t>
      </w:r>
    </w:p>
    <w:p w14:paraId="33F953F4" w14:textId="0FAD4B61" w:rsidR="0086115F" w:rsidRPr="00A20126" w:rsidRDefault="0086115F" w:rsidP="0086115F">
      <w:pPr>
        <w:pStyle w:val="41"/>
      </w:pPr>
      <w:bookmarkStart w:id="241" w:name="_Toc136288236"/>
      <w:r w:rsidRPr="00467ADF">
        <w:rPr>
          <w:rFonts w:hint="eastAsia"/>
        </w:rPr>
        <w:t>5.</w:t>
      </w:r>
      <w:r>
        <w:t>18</w:t>
      </w:r>
      <w:r w:rsidRPr="00A20126">
        <w:t>.2.2</w:t>
      </w:r>
      <w:r w:rsidRPr="00A20126">
        <w:tab/>
        <w:t>REFSENS requirements</w:t>
      </w:r>
      <w:bookmarkEnd w:id="241"/>
    </w:p>
    <w:p w14:paraId="7F16893C" w14:textId="77777777" w:rsidR="0086115F" w:rsidRDefault="0086115F" w:rsidP="0086115F">
      <w:r>
        <w:t>Based on the co-existence studies there are a need to define MSD values. MSD values from DC_5-7_n77 are reused, where possible, while n5+n7 into n77 is added in same range of MSD as the other two MSD values.</w:t>
      </w:r>
    </w:p>
    <w:p w14:paraId="1E9BBB95" w14:textId="0F2B8953" w:rsidR="0086115F" w:rsidRDefault="0086115F" w:rsidP="0086115F">
      <w:pPr>
        <w:pStyle w:val="TH"/>
        <w:rPr>
          <w:rFonts w:cs="Arial"/>
        </w:rPr>
      </w:pPr>
      <w:r>
        <w:rPr>
          <w:rFonts w:cs="Arial"/>
        </w:rPr>
        <w:lastRenderedPageBreak/>
        <w:t xml:space="preserve">Table </w:t>
      </w:r>
      <w:r w:rsidRPr="00A20126">
        <w:rPr>
          <w:rFonts w:cs="Arial"/>
        </w:rPr>
        <w:t>5.</w:t>
      </w:r>
      <w:r>
        <w:rPr>
          <w:rFonts w:cs="Arial"/>
        </w:rPr>
        <w:t>18.</w:t>
      </w:r>
      <w:r w:rsidRPr="00A20126">
        <w:rPr>
          <w:rFonts w:cs="Arial"/>
        </w:rPr>
        <w:t>2.</w:t>
      </w:r>
      <w:r>
        <w:rPr>
          <w:rFonts w:cs="Arial"/>
        </w:rPr>
        <w:t xml:space="preserve">2-1: </w:t>
      </w:r>
      <w:r w:rsidRPr="00A20126">
        <w:rPr>
          <w:rFonts w:cs="Arial"/>
        </w:rPr>
        <w:t xml:space="preserve">3DL/2UL </w:t>
      </w:r>
      <w:r>
        <w:rPr>
          <w:rFonts w:cs="Arial"/>
        </w:rPr>
        <w:t>inter-band</w:t>
      </w:r>
      <w:r w:rsidRPr="00A20126">
        <w:rPr>
          <w:rFonts w:cs="Arial"/>
        </w:rPr>
        <w:t xml:space="preserve"> 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86115F" w14:paraId="120D0688" w14:textId="77777777" w:rsidTr="00BC1FE2">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7781579" w14:textId="77777777" w:rsidR="0086115F" w:rsidRDefault="0086115F" w:rsidP="00BC1FE2">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34DCB4B3" w14:textId="77777777" w:rsidR="0086115F" w:rsidRDefault="0086115F" w:rsidP="00BC1FE2">
            <w:pPr>
              <w:pStyle w:val="TAH"/>
            </w:pPr>
            <w:r>
              <w:t>Source of IMD</w:t>
            </w:r>
          </w:p>
        </w:tc>
      </w:tr>
      <w:tr w:rsidR="0086115F" w14:paraId="078A3807" w14:textId="77777777" w:rsidTr="00BC1FE2">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8C0382C" w14:textId="77777777" w:rsidR="0086115F" w:rsidRDefault="0086115F" w:rsidP="00BC1FE2">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1379C45" w14:textId="77777777" w:rsidR="0086115F" w:rsidRDefault="0086115F" w:rsidP="00BC1FE2">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6D72C3F4" w14:textId="77777777" w:rsidR="0086115F" w:rsidRDefault="0086115F" w:rsidP="00BC1FE2">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66D44D04" w14:textId="77777777" w:rsidR="0086115F" w:rsidRDefault="0086115F" w:rsidP="00BC1FE2">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799B8983" w14:textId="77777777" w:rsidR="0086115F" w:rsidRDefault="0086115F" w:rsidP="00BC1FE2">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5EF7587B" w14:textId="77777777" w:rsidR="0086115F" w:rsidRDefault="0086115F" w:rsidP="00BC1FE2">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520A441E" w14:textId="77777777" w:rsidR="0086115F" w:rsidRDefault="0086115F" w:rsidP="00BC1FE2">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6EE42024" w14:textId="77777777" w:rsidR="0086115F" w:rsidRDefault="0086115F" w:rsidP="00BC1FE2">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40B1FED6" w14:textId="77777777" w:rsidR="0086115F" w:rsidRDefault="0086115F" w:rsidP="00BC1FE2">
            <w:pPr>
              <w:pStyle w:val="TAH"/>
            </w:pPr>
          </w:p>
        </w:tc>
      </w:tr>
      <w:tr w:rsidR="0086115F" w14:paraId="401CD659" w14:textId="77777777" w:rsidTr="00BC1FE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C9427AD" w14:textId="77777777" w:rsidR="0086115F" w:rsidRDefault="0086115F" w:rsidP="00BC1FE2">
            <w:pPr>
              <w:pStyle w:val="TAC"/>
              <w:rPr>
                <w:lang w:val="en-US" w:eastAsia="zh-CN"/>
              </w:rPr>
            </w:pPr>
            <w:r w:rsidRPr="009B4792">
              <w:rPr>
                <w:rFonts w:eastAsia="宋体"/>
                <w:color w:val="000000"/>
                <w:lang w:eastAsia="zh-CN"/>
              </w:rPr>
              <w:t>CA_</w:t>
            </w:r>
            <w:r>
              <w:rPr>
                <w:rFonts w:eastAsia="宋体"/>
                <w:color w:val="000000"/>
                <w:lang w:eastAsia="zh-CN"/>
              </w:rPr>
              <w:t>n5</w:t>
            </w:r>
            <w:r w:rsidRPr="009B4792">
              <w:rPr>
                <w:rFonts w:eastAsia="宋体"/>
                <w:color w:val="000000"/>
                <w:lang w:eastAsia="zh-CN"/>
              </w:rPr>
              <w:t>-</w:t>
            </w:r>
            <w:r>
              <w:rPr>
                <w:rFonts w:eastAsia="宋体"/>
                <w:color w:val="000000"/>
                <w:lang w:eastAsia="zh-CN"/>
              </w:rPr>
              <w:t>n7</w:t>
            </w:r>
            <w:r w:rsidRPr="009B4792">
              <w:rPr>
                <w:rFonts w:eastAsia="宋体"/>
                <w:color w:val="000000"/>
                <w:lang w:eastAsia="zh-CN"/>
              </w:rPr>
              <w:t>-n</w:t>
            </w:r>
            <w:r>
              <w:rPr>
                <w:rFonts w:eastAsia="宋体"/>
                <w:color w:val="000000"/>
                <w:lang w:eastAsia="zh-CN"/>
              </w:rPr>
              <w:t>77</w:t>
            </w:r>
          </w:p>
        </w:tc>
        <w:tc>
          <w:tcPr>
            <w:tcW w:w="1146" w:type="dxa"/>
            <w:tcBorders>
              <w:top w:val="single" w:sz="4" w:space="0" w:color="auto"/>
              <w:left w:val="single" w:sz="4" w:space="0" w:color="auto"/>
              <w:right w:val="single" w:sz="4" w:space="0" w:color="auto"/>
            </w:tcBorders>
          </w:tcPr>
          <w:p w14:paraId="3AC30E76" w14:textId="77777777" w:rsidR="0086115F" w:rsidRDefault="0086115F" w:rsidP="00BC1FE2">
            <w:pPr>
              <w:pStyle w:val="TAC"/>
              <w:rPr>
                <w:lang w:val="en-US" w:eastAsia="ko-KR"/>
              </w:rPr>
            </w:pPr>
            <w:r>
              <w:t>n5</w:t>
            </w:r>
          </w:p>
        </w:tc>
        <w:tc>
          <w:tcPr>
            <w:tcW w:w="960" w:type="dxa"/>
            <w:tcBorders>
              <w:top w:val="single" w:sz="4" w:space="0" w:color="auto"/>
              <w:left w:val="single" w:sz="4" w:space="0" w:color="auto"/>
              <w:right w:val="single" w:sz="4" w:space="0" w:color="auto"/>
            </w:tcBorders>
          </w:tcPr>
          <w:p w14:paraId="680E8CF2" w14:textId="77777777" w:rsidR="0086115F" w:rsidRDefault="0086115F" w:rsidP="00BC1FE2">
            <w:pPr>
              <w:pStyle w:val="TAC"/>
              <w:rPr>
                <w:lang w:val="en-US" w:eastAsia="ko-KR"/>
              </w:rPr>
            </w:pPr>
            <w:r>
              <w:t>844</w:t>
            </w:r>
          </w:p>
        </w:tc>
        <w:tc>
          <w:tcPr>
            <w:tcW w:w="964" w:type="dxa"/>
            <w:tcBorders>
              <w:top w:val="single" w:sz="4" w:space="0" w:color="auto"/>
              <w:left w:val="single" w:sz="4" w:space="0" w:color="auto"/>
              <w:right w:val="single" w:sz="4" w:space="0" w:color="auto"/>
            </w:tcBorders>
          </w:tcPr>
          <w:p w14:paraId="11421614" w14:textId="77777777" w:rsidR="0086115F" w:rsidRDefault="0086115F" w:rsidP="00BC1FE2">
            <w:pPr>
              <w:pStyle w:val="TAC"/>
              <w:rPr>
                <w:lang w:val="en-US" w:eastAsia="ko-KR"/>
              </w:rPr>
            </w:pPr>
            <w:r>
              <w:t>5</w:t>
            </w:r>
          </w:p>
        </w:tc>
        <w:tc>
          <w:tcPr>
            <w:tcW w:w="960" w:type="dxa"/>
            <w:tcBorders>
              <w:top w:val="single" w:sz="4" w:space="0" w:color="auto"/>
              <w:left w:val="single" w:sz="4" w:space="0" w:color="auto"/>
              <w:right w:val="single" w:sz="4" w:space="0" w:color="auto"/>
            </w:tcBorders>
          </w:tcPr>
          <w:p w14:paraId="2F55C1E7" w14:textId="77777777" w:rsidR="0086115F" w:rsidRDefault="0086115F" w:rsidP="00BC1FE2">
            <w:pPr>
              <w:pStyle w:val="TAC"/>
              <w:rPr>
                <w:lang w:val="en-US" w:eastAsia="ko-KR"/>
              </w:rPr>
            </w:pPr>
            <w:r>
              <w:t>25</w:t>
            </w:r>
          </w:p>
        </w:tc>
        <w:tc>
          <w:tcPr>
            <w:tcW w:w="960" w:type="dxa"/>
            <w:tcBorders>
              <w:top w:val="single" w:sz="4" w:space="0" w:color="auto"/>
              <w:left w:val="single" w:sz="4" w:space="0" w:color="auto"/>
              <w:right w:val="single" w:sz="4" w:space="0" w:color="auto"/>
            </w:tcBorders>
          </w:tcPr>
          <w:p w14:paraId="07FC7D15" w14:textId="77777777" w:rsidR="0086115F" w:rsidRDefault="0086115F" w:rsidP="00BC1FE2">
            <w:pPr>
              <w:pStyle w:val="TAC"/>
              <w:rPr>
                <w:lang w:val="en-US" w:eastAsia="ko-KR"/>
              </w:rPr>
            </w:pPr>
            <w:r>
              <w:t>889</w:t>
            </w:r>
          </w:p>
        </w:tc>
        <w:tc>
          <w:tcPr>
            <w:tcW w:w="977" w:type="dxa"/>
            <w:tcBorders>
              <w:top w:val="single" w:sz="4" w:space="0" w:color="auto"/>
              <w:left w:val="single" w:sz="4" w:space="0" w:color="auto"/>
              <w:bottom w:val="single" w:sz="4" w:space="0" w:color="auto"/>
              <w:right w:val="single" w:sz="4" w:space="0" w:color="auto"/>
            </w:tcBorders>
          </w:tcPr>
          <w:p w14:paraId="7C575103" w14:textId="77777777" w:rsidR="0086115F" w:rsidRDefault="0086115F" w:rsidP="00BC1FE2">
            <w:pPr>
              <w:pStyle w:val="TAC"/>
            </w:pPr>
            <w:r>
              <w:t>N/A</w:t>
            </w:r>
          </w:p>
        </w:tc>
        <w:tc>
          <w:tcPr>
            <w:tcW w:w="828" w:type="dxa"/>
            <w:tcBorders>
              <w:top w:val="single" w:sz="4" w:space="0" w:color="auto"/>
              <w:left w:val="single" w:sz="4" w:space="0" w:color="auto"/>
              <w:right w:val="single" w:sz="4" w:space="0" w:color="auto"/>
            </w:tcBorders>
          </w:tcPr>
          <w:p w14:paraId="3CCBDDBF" w14:textId="77777777" w:rsidR="0086115F" w:rsidRDefault="0086115F" w:rsidP="00BC1FE2">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
          <w:p w14:paraId="7406B363" w14:textId="77777777" w:rsidR="0086115F" w:rsidRDefault="0086115F" w:rsidP="00BC1FE2">
            <w:pPr>
              <w:pStyle w:val="TAC"/>
            </w:pPr>
            <w:r>
              <w:t>N/A</w:t>
            </w:r>
          </w:p>
        </w:tc>
      </w:tr>
      <w:tr w:rsidR="0086115F" w14:paraId="379E5690"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D57F810" w14:textId="77777777" w:rsidR="0086115F" w:rsidRDefault="0086115F" w:rsidP="00BC1FE2">
            <w:pPr>
              <w:pStyle w:val="TAC"/>
              <w:rPr>
                <w:lang w:val="en-US" w:eastAsia="zh-CN"/>
              </w:rPr>
            </w:pPr>
          </w:p>
        </w:tc>
        <w:tc>
          <w:tcPr>
            <w:tcW w:w="1146" w:type="dxa"/>
            <w:tcBorders>
              <w:top w:val="single" w:sz="4" w:space="0" w:color="auto"/>
              <w:left w:val="single" w:sz="4" w:space="0" w:color="auto"/>
              <w:right w:val="single" w:sz="4" w:space="0" w:color="auto"/>
            </w:tcBorders>
          </w:tcPr>
          <w:p w14:paraId="22D44E96" w14:textId="77777777" w:rsidR="0086115F" w:rsidRDefault="0086115F" w:rsidP="00BC1FE2">
            <w:pPr>
              <w:pStyle w:val="TAC"/>
              <w:rPr>
                <w:lang w:val="en-US" w:eastAsia="ko-KR"/>
              </w:rPr>
            </w:pPr>
            <w:r>
              <w:t>n7</w:t>
            </w:r>
          </w:p>
        </w:tc>
        <w:tc>
          <w:tcPr>
            <w:tcW w:w="960" w:type="dxa"/>
            <w:tcBorders>
              <w:top w:val="single" w:sz="4" w:space="0" w:color="auto"/>
              <w:left w:val="single" w:sz="4" w:space="0" w:color="auto"/>
              <w:right w:val="single" w:sz="4" w:space="0" w:color="auto"/>
            </w:tcBorders>
          </w:tcPr>
          <w:p w14:paraId="45D7A2FD" w14:textId="77777777" w:rsidR="0086115F" w:rsidRPr="00E7711D" w:rsidRDefault="0086115F" w:rsidP="00BC1FE2">
            <w:pPr>
              <w:pStyle w:val="TAC"/>
              <w:framePr w:wrap="notBeside" w:vAnchor="page" w:hAnchor="margin" w:xAlign="right" w:y="6805"/>
            </w:pPr>
            <w:r>
              <w:t>2525</w:t>
            </w:r>
          </w:p>
        </w:tc>
        <w:tc>
          <w:tcPr>
            <w:tcW w:w="964" w:type="dxa"/>
            <w:tcBorders>
              <w:top w:val="single" w:sz="4" w:space="0" w:color="auto"/>
              <w:left w:val="single" w:sz="4" w:space="0" w:color="auto"/>
              <w:right w:val="single" w:sz="4" w:space="0" w:color="auto"/>
            </w:tcBorders>
          </w:tcPr>
          <w:p w14:paraId="7C949D39" w14:textId="77777777" w:rsidR="0086115F" w:rsidRPr="00E7711D" w:rsidRDefault="0086115F" w:rsidP="00BC1FE2">
            <w:pPr>
              <w:pStyle w:val="TAC"/>
              <w:framePr w:wrap="notBeside" w:vAnchor="page" w:hAnchor="margin" w:xAlign="right" w:y="6805"/>
            </w:pPr>
            <w:r>
              <w:t>5</w:t>
            </w:r>
          </w:p>
        </w:tc>
        <w:tc>
          <w:tcPr>
            <w:tcW w:w="960" w:type="dxa"/>
            <w:tcBorders>
              <w:top w:val="single" w:sz="4" w:space="0" w:color="auto"/>
              <w:left w:val="single" w:sz="4" w:space="0" w:color="auto"/>
              <w:right w:val="single" w:sz="4" w:space="0" w:color="auto"/>
            </w:tcBorders>
          </w:tcPr>
          <w:p w14:paraId="6C608153" w14:textId="77777777" w:rsidR="0086115F" w:rsidRPr="00E7711D" w:rsidRDefault="0086115F" w:rsidP="00BC1FE2">
            <w:pPr>
              <w:pStyle w:val="TAC"/>
              <w:framePr w:wrap="notBeside" w:vAnchor="page" w:hAnchor="margin" w:xAlign="right" w:y="6805"/>
            </w:pPr>
            <w:r>
              <w:t>25</w:t>
            </w:r>
          </w:p>
        </w:tc>
        <w:tc>
          <w:tcPr>
            <w:tcW w:w="960" w:type="dxa"/>
            <w:tcBorders>
              <w:top w:val="single" w:sz="4" w:space="0" w:color="auto"/>
              <w:left w:val="single" w:sz="4" w:space="0" w:color="auto"/>
              <w:right w:val="single" w:sz="4" w:space="0" w:color="auto"/>
            </w:tcBorders>
          </w:tcPr>
          <w:p w14:paraId="4D4E4377" w14:textId="77777777" w:rsidR="0086115F" w:rsidRPr="00E7711D" w:rsidRDefault="0086115F" w:rsidP="00BC1FE2">
            <w:pPr>
              <w:pStyle w:val="TAC"/>
              <w:framePr w:wrap="notBeside" w:vAnchor="page" w:hAnchor="margin" w:xAlign="right" w:y="6805"/>
            </w:pPr>
            <w:r>
              <w:t>2645</w:t>
            </w:r>
          </w:p>
        </w:tc>
        <w:tc>
          <w:tcPr>
            <w:tcW w:w="977" w:type="dxa"/>
            <w:tcBorders>
              <w:top w:val="single" w:sz="4" w:space="0" w:color="auto"/>
              <w:left w:val="single" w:sz="4" w:space="0" w:color="auto"/>
              <w:bottom w:val="single" w:sz="4" w:space="0" w:color="auto"/>
              <w:right w:val="single" w:sz="4" w:space="0" w:color="auto"/>
            </w:tcBorders>
          </w:tcPr>
          <w:p w14:paraId="4E7EFEE0" w14:textId="77777777" w:rsidR="0086115F" w:rsidRDefault="0086115F" w:rsidP="00BC1FE2">
            <w:pPr>
              <w:pStyle w:val="TAC"/>
              <w:framePr w:wrap="notBeside" w:vAnchor="page" w:hAnchor="margin" w:xAlign="right" w:y="6805"/>
            </w:pPr>
            <w:r>
              <w:t>30.1</w:t>
            </w:r>
          </w:p>
        </w:tc>
        <w:tc>
          <w:tcPr>
            <w:tcW w:w="828" w:type="dxa"/>
            <w:tcBorders>
              <w:top w:val="single" w:sz="4" w:space="0" w:color="auto"/>
              <w:left w:val="single" w:sz="4" w:space="0" w:color="auto"/>
              <w:right w:val="single" w:sz="4" w:space="0" w:color="auto"/>
            </w:tcBorders>
          </w:tcPr>
          <w:p w14:paraId="7904BE9F" w14:textId="77777777" w:rsidR="0086115F" w:rsidRDefault="0086115F" w:rsidP="00BC1FE2">
            <w:pPr>
              <w:pStyle w:val="TAC"/>
              <w:framePr w:wrap="notBeside" w:vAnchor="page" w:hAnchor="margin" w:xAlign="right" w:y="6805"/>
            </w:pPr>
            <w:r>
              <w:t>FDD</w:t>
            </w:r>
          </w:p>
        </w:tc>
        <w:tc>
          <w:tcPr>
            <w:tcW w:w="1057" w:type="dxa"/>
            <w:tcBorders>
              <w:top w:val="single" w:sz="4" w:space="0" w:color="auto"/>
              <w:left w:val="single" w:sz="4" w:space="0" w:color="auto"/>
              <w:right w:val="single" w:sz="4" w:space="0" w:color="auto"/>
            </w:tcBorders>
          </w:tcPr>
          <w:p w14:paraId="4611E581" w14:textId="77777777" w:rsidR="0086115F" w:rsidRDefault="0086115F" w:rsidP="00BC1FE2">
            <w:pPr>
              <w:pStyle w:val="TAC"/>
            </w:pPr>
            <w:r>
              <w:t>IMD2</w:t>
            </w:r>
          </w:p>
        </w:tc>
      </w:tr>
      <w:tr w:rsidR="0086115F" w14:paraId="51D7FCEA"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06B9DD7" w14:textId="77777777" w:rsidR="0086115F" w:rsidRDefault="0086115F" w:rsidP="00BC1FE2">
            <w:pPr>
              <w:pStyle w:val="TAC"/>
              <w:rPr>
                <w:lang w:val="en-US" w:eastAsia="zh-CN"/>
              </w:rPr>
            </w:pPr>
          </w:p>
        </w:tc>
        <w:tc>
          <w:tcPr>
            <w:tcW w:w="1146" w:type="dxa"/>
            <w:tcBorders>
              <w:top w:val="single" w:sz="4" w:space="0" w:color="auto"/>
              <w:left w:val="single" w:sz="4" w:space="0" w:color="auto"/>
              <w:right w:val="single" w:sz="4" w:space="0" w:color="auto"/>
            </w:tcBorders>
          </w:tcPr>
          <w:p w14:paraId="4B931E8A" w14:textId="77777777" w:rsidR="0086115F" w:rsidRDefault="0086115F" w:rsidP="00BC1FE2">
            <w:pPr>
              <w:pStyle w:val="TAC"/>
              <w:rPr>
                <w:lang w:val="en-US" w:eastAsia="ko-KR"/>
              </w:rPr>
            </w:pPr>
            <w:r>
              <w:t>n77</w:t>
            </w:r>
          </w:p>
        </w:tc>
        <w:tc>
          <w:tcPr>
            <w:tcW w:w="960" w:type="dxa"/>
            <w:tcBorders>
              <w:top w:val="single" w:sz="4" w:space="0" w:color="auto"/>
              <w:left w:val="single" w:sz="4" w:space="0" w:color="auto"/>
              <w:right w:val="single" w:sz="4" w:space="0" w:color="auto"/>
            </w:tcBorders>
          </w:tcPr>
          <w:p w14:paraId="66078160" w14:textId="77777777" w:rsidR="0086115F" w:rsidRPr="00E7711D" w:rsidRDefault="0086115F" w:rsidP="00BC1FE2">
            <w:pPr>
              <w:pStyle w:val="TAC"/>
              <w:framePr w:wrap="notBeside" w:vAnchor="page" w:hAnchor="margin" w:xAlign="right" w:y="6805"/>
            </w:pPr>
            <w:r>
              <w:t>3489</w:t>
            </w:r>
          </w:p>
        </w:tc>
        <w:tc>
          <w:tcPr>
            <w:tcW w:w="964" w:type="dxa"/>
            <w:tcBorders>
              <w:top w:val="single" w:sz="4" w:space="0" w:color="auto"/>
              <w:left w:val="single" w:sz="4" w:space="0" w:color="auto"/>
              <w:right w:val="single" w:sz="4" w:space="0" w:color="auto"/>
            </w:tcBorders>
          </w:tcPr>
          <w:p w14:paraId="48FB39A2" w14:textId="77777777" w:rsidR="0086115F" w:rsidRPr="00E7711D" w:rsidRDefault="0086115F" w:rsidP="00BC1FE2">
            <w:pPr>
              <w:pStyle w:val="TAC"/>
              <w:framePr w:wrap="notBeside" w:vAnchor="page" w:hAnchor="margin" w:xAlign="right" w:y="6805"/>
            </w:pPr>
            <w:r>
              <w:t>10</w:t>
            </w:r>
          </w:p>
        </w:tc>
        <w:tc>
          <w:tcPr>
            <w:tcW w:w="960" w:type="dxa"/>
            <w:tcBorders>
              <w:top w:val="single" w:sz="4" w:space="0" w:color="auto"/>
              <w:left w:val="single" w:sz="4" w:space="0" w:color="auto"/>
              <w:right w:val="single" w:sz="4" w:space="0" w:color="auto"/>
            </w:tcBorders>
          </w:tcPr>
          <w:p w14:paraId="68DEDC0F" w14:textId="77777777" w:rsidR="0086115F" w:rsidRPr="00E7711D" w:rsidRDefault="0086115F" w:rsidP="00BC1FE2">
            <w:pPr>
              <w:pStyle w:val="TAC"/>
              <w:framePr w:wrap="notBeside" w:vAnchor="page" w:hAnchor="margin" w:xAlign="right" w:y="6805"/>
            </w:pPr>
            <w:r>
              <w:t>50</w:t>
            </w:r>
          </w:p>
        </w:tc>
        <w:tc>
          <w:tcPr>
            <w:tcW w:w="960" w:type="dxa"/>
            <w:tcBorders>
              <w:top w:val="single" w:sz="4" w:space="0" w:color="auto"/>
              <w:left w:val="single" w:sz="4" w:space="0" w:color="auto"/>
              <w:right w:val="single" w:sz="4" w:space="0" w:color="auto"/>
            </w:tcBorders>
          </w:tcPr>
          <w:p w14:paraId="48AD0DFB" w14:textId="77777777" w:rsidR="0086115F" w:rsidRPr="00E7711D" w:rsidRDefault="0086115F" w:rsidP="00BC1FE2">
            <w:pPr>
              <w:pStyle w:val="TAC"/>
              <w:framePr w:wrap="notBeside" w:vAnchor="page" w:hAnchor="margin" w:xAlign="right" w:y="6805"/>
            </w:pPr>
            <w:r>
              <w:t>3489</w:t>
            </w:r>
          </w:p>
        </w:tc>
        <w:tc>
          <w:tcPr>
            <w:tcW w:w="977" w:type="dxa"/>
            <w:tcBorders>
              <w:top w:val="single" w:sz="4" w:space="0" w:color="auto"/>
              <w:left w:val="single" w:sz="4" w:space="0" w:color="auto"/>
              <w:bottom w:val="single" w:sz="4" w:space="0" w:color="auto"/>
              <w:right w:val="single" w:sz="4" w:space="0" w:color="auto"/>
            </w:tcBorders>
          </w:tcPr>
          <w:p w14:paraId="31FE2A8E" w14:textId="77777777" w:rsidR="0086115F" w:rsidRDefault="0086115F" w:rsidP="00BC1FE2">
            <w:pPr>
              <w:pStyle w:val="TAC"/>
              <w:framePr w:wrap="notBeside" w:vAnchor="page" w:hAnchor="margin" w:xAlign="right" w:y="6805"/>
            </w:pPr>
            <w:r>
              <w:t>N/A</w:t>
            </w:r>
          </w:p>
        </w:tc>
        <w:tc>
          <w:tcPr>
            <w:tcW w:w="828" w:type="dxa"/>
            <w:tcBorders>
              <w:top w:val="single" w:sz="4" w:space="0" w:color="auto"/>
              <w:left w:val="single" w:sz="4" w:space="0" w:color="auto"/>
              <w:right w:val="single" w:sz="4" w:space="0" w:color="auto"/>
            </w:tcBorders>
          </w:tcPr>
          <w:p w14:paraId="7EB3514A" w14:textId="77777777" w:rsidR="0086115F" w:rsidRDefault="0086115F" w:rsidP="00BC1FE2">
            <w:pPr>
              <w:pStyle w:val="TAC"/>
              <w:framePr w:wrap="notBeside" w:vAnchor="page" w:hAnchor="margin" w:xAlign="right" w:y="6805"/>
            </w:pPr>
            <w:r>
              <w:t>TDD</w:t>
            </w:r>
          </w:p>
        </w:tc>
        <w:tc>
          <w:tcPr>
            <w:tcW w:w="1057" w:type="dxa"/>
            <w:tcBorders>
              <w:top w:val="single" w:sz="4" w:space="0" w:color="auto"/>
              <w:left w:val="single" w:sz="4" w:space="0" w:color="auto"/>
              <w:right w:val="single" w:sz="4" w:space="0" w:color="auto"/>
            </w:tcBorders>
          </w:tcPr>
          <w:p w14:paraId="40427D91" w14:textId="77777777" w:rsidR="0086115F" w:rsidRDefault="0086115F" w:rsidP="00BC1FE2">
            <w:pPr>
              <w:pStyle w:val="TAC"/>
            </w:pPr>
            <w:r>
              <w:t>N/A</w:t>
            </w:r>
          </w:p>
        </w:tc>
      </w:tr>
      <w:tr w:rsidR="0086115F" w14:paraId="29E578AB"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60E83A8" w14:textId="77777777" w:rsidR="0086115F" w:rsidRDefault="0086115F" w:rsidP="00BC1FE2">
            <w:pPr>
              <w:pStyle w:val="TAC"/>
              <w:rPr>
                <w:lang w:val="en-US" w:eastAsia="zh-CN"/>
              </w:rPr>
            </w:pPr>
          </w:p>
        </w:tc>
        <w:tc>
          <w:tcPr>
            <w:tcW w:w="1146" w:type="dxa"/>
            <w:tcBorders>
              <w:top w:val="single" w:sz="4" w:space="0" w:color="auto"/>
              <w:left w:val="single" w:sz="4" w:space="0" w:color="auto"/>
              <w:right w:val="single" w:sz="4" w:space="0" w:color="auto"/>
            </w:tcBorders>
          </w:tcPr>
          <w:p w14:paraId="55DDBE63" w14:textId="77777777" w:rsidR="0086115F" w:rsidRDefault="0086115F" w:rsidP="00BC1FE2">
            <w:pPr>
              <w:pStyle w:val="TAC"/>
              <w:rPr>
                <w:lang w:val="en-US" w:eastAsia="ko-KR"/>
              </w:rPr>
            </w:pPr>
            <w:r>
              <w:t>n5</w:t>
            </w:r>
          </w:p>
        </w:tc>
        <w:tc>
          <w:tcPr>
            <w:tcW w:w="960" w:type="dxa"/>
            <w:tcBorders>
              <w:top w:val="single" w:sz="4" w:space="0" w:color="auto"/>
              <w:left w:val="single" w:sz="4" w:space="0" w:color="auto"/>
              <w:right w:val="single" w:sz="4" w:space="0" w:color="auto"/>
            </w:tcBorders>
          </w:tcPr>
          <w:p w14:paraId="36DDCD8F" w14:textId="77777777" w:rsidR="0086115F" w:rsidRDefault="0086115F" w:rsidP="00BC1FE2">
            <w:pPr>
              <w:pStyle w:val="TAC"/>
              <w:rPr>
                <w:lang w:val="en-US" w:eastAsia="ko-KR"/>
              </w:rPr>
            </w:pPr>
            <w:r>
              <w:t>834</w:t>
            </w:r>
          </w:p>
        </w:tc>
        <w:tc>
          <w:tcPr>
            <w:tcW w:w="964" w:type="dxa"/>
            <w:tcBorders>
              <w:top w:val="single" w:sz="4" w:space="0" w:color="auto"/>
              <w:left w:val="single" w:sz="4" w:space="0" w:color="auto"/>
              <w:right w:val="single" w:sz="4" w:space="0" w:color="auto"/>
            </w:tcBorders>
          </w:tcPr>
          <w:p w14:paraId="7623A882" w14:textId="77777777" w:rsidR="0086115F" w:rsidRDefault="0086115F" w:rsidP="00BC1FE2">
            <w:pPr>
              <w:pStyle w:val="TAC"/>
              <w:rPr>
                <w:lang w:val="en-US" w:eastAsia="ko-KR"/>
              </w:rPr>
            </w:pPr>
            <w:r>
              <w:t>5</w:t>
            </w:r>
          </w:p>
        </w:tc>
        <w:tc>
          <w:tcPr>
            <w:tcW w:w="960" w:type="dxa"/>
            <w:tcBorders>
              <w:top w:val="single" w:sz="4" w:space="0" w:color="auto"/>
              <w:left w:val="single" w:sz="4" w:space="0" w:color="auto"/>
              <w:right w:val="single" w:sz="4" w:space="0" w:color="auto"/>
            </w:tcBorders>
          </w:tcPr>
          <w:p w14:paraId="510480F5" w14:textId="77777777" w:rsidR="0086115F" w:rsidRDefault="0086115F" w:rsidP="00BC1FE2">
            <w:pPr>
              <w:pStyle w:val="TAC"/>
              <w:rPr>
                <w:lang w:val="en-US" w:eastAsia="ko-KR"/>
              </w:rPr>
            </w:pPr>
            <w:r>
              <w:t>25</w:t>
            </w:r>
          </w:p>
        </w:tc>
        <w:tc>
          <w:tcPr>
            <w:tcW w:w="960" w:type="dxa"/>
            <w:tcBorders>
              <w:top w:val="single" w:sz="4" w:space="0" w:color="auto"/>
              <w:left w:val="single" w:sz="4" w:space="0" w:color="auto"/>
              <w:right w:val="single" w:sz="4" w:space="0" w:color="auto"/>
            </w:tcBorders>
          </w:tcPr>
          <w:p w14:paraId="34D4090D" w14:textId="77777777" w:rsidR="0086115F" w:rsidRDefault="0086115F" w:rsidP="00BC1FE2">
            <w:pPr>
              <w:pStyle w:val="TAC"/>
              <w:rPr>
                <w:lang w:val="en-US" w:eastAsia="ko-KR"/>
              </w:rPr>
            </w:pPr>
            <w:r>
              <w:t>879</w:t>
            </w:r>
          </w:p>
        </w:tc>
        <w:tc>
          <w:tcPr>
            <w:tcW w:w="977" w:type="dxa"/>
            <w:tcBorders>
              <w:top w:val="single" w:sz="4" w:space="0" w:color="auto"/>
              <w:left w:val="single" w:sz="4" w:space="0" w:color="auto"/>
              <w:bottom w:val="single" w:sz="4" w:space="0" w:color="auto"/>
              <w:right w:val="single" w:sz="4" w:space="0" w:color="auto"/>
            </w:tcBorders>
          </w:tcPr>
          <w:p w14:paraId="456C0D97" w14:textId="77777777" w:rsidR="0086115F" w:rsidRDefault="0086115F" w:rsidP="00BC1FE2">
            <w:pPr>
              <w:pStyle w:val="TAC"/>
            </w:pPr>
            <w:r>
              <w:t>30.2</w:t>
            </w:r>
          </w:p>
        </w:tc>
        <w:tc>
          <w:tcPr>
            <w:tcW w:w="828" w:type="dxa"/>
            <w:tcBorders>
              <w:top w:val="single" w:sz="4" w:space="0" w:color="auto"/>
              <w:left w:val="single" w:sz="4" w:space="0" w:color="auto"/>
              <w:right w:val="single" w:sz="4" w:space="0" w:color="auto"/>
            </w:tcBorders>
          </w:tcPr>
          <w:p w14:paraId="5D5239D6" w14:textId="77777777" w:rsidR="0086115F" w:rsidRDefault="0086115F" w:rsidP="00BC1FE2">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
          <w:p w14:paraId="3681BABB" w14:textId="77777777" w:rsidR="0086115F" w:rsidRDefault="0086115F" w:rsidP="00BC1FE2">
            <w:pPr>
              <w:pStyle w:val="TAC"/>
            </w:pPr>
            <w:r>
              <w:t>IMD</w:t>
            </w:r>
            <w:r w:rsidRPr="0052453B">
              <w:t>2</w:t>
            </w:r>
            <w:r w:rsidRPr="009960ED">
              <w:rPr>
                <w:vertAlign w:val="superscript"/>
              </w:rPr>
              <w:t>1</w:t>
            </w:r>
          </w:p>
        </w:tc>
      </w:tr>
      <w:tr w:rsidR="0086115F" w14:paraId="57641FE4"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352FEB4" w14:textId="77777777" w:rsidR="0086115F" w:rsidRDefault="0086115F" w:rsidP="00BC1FE2">
            <w:pPr>
              <w:pStyle w:val="TAC"/>
              <w:rPr>
                <w:lang w:val="en-US" w:eastAsia="zh-CN"/>
              </w:rPr>
            </w:pPr>
          </w:p>
        </w:tc>
        <w:tc>
          <w:tcPr>
            <w:tcW w:w="1146" w:type="dxa"/>
            <w:tcBorders>
              <w:top w:val="single" w:sz="4" w:space="0" w:color="auto"/>
              <w:left w:val="single" w:sz="4" w:space="0" w:color="auto"/>
              <w:right w:val="single" w:sz="4" w:space="0" w:color="auto"/>
            </w:tcBorders>
          </w:tcPr>
          <w:p w14:paraId="02021D48" w14:textId="77777777" w:rsidR="0086115F" w:rsidRDefault="0086115F" w:rsidP="00BC1FE2">
            <w:pPr>
              <w:pStyle w:val="TAC"/>
              <w:rPr>
                <w:color w:val="000000"/>
              </w:rPr>
            </w:pPr>
            <w:r>
              <w:t>n7</w:t>
            </w:r>
          </w:p>
        </w:tc>
        <w:tc>
          <w:tcPr>
            <w:tcW w:w="960" w:type="dxa"/>
            <w:tcBorders>
              <w:top w:val="single" w:sz="4" w:space="0" w:color="auto"/>
              <w:left w:val="single" w:sz="4" w:space="0" w:color="auto"/>
              <w:right w:val="single" w:sz="4" w:space="0" w:color="auto"/>
            </w:tcBorders>
          </w:tcPr>
          <w:p w14:paraId="2629F720" w14:textId="77777777" w:rsidR="0086115F" w:rsidRPr="001D386E" w:rsidRDefault="0086115F" w:rsidP="00BC1FE2">
            <w:pPr>
              <w:pStyle w:val="TAC"/>
              <w:rPr>
                <w:rFonts w:cs="Arial"/>
              </w:rPr>
            </w:pPr>
            <w:r>
              <w:t>2550</w:t>
            </w:r>
          </w:p>
        </w:tc>
        <w:tc>
          <w:tcPr>
            <w:tcW w:w="964" w:type="dxa"/>
            <w:tcBorders>
              <w:top w:val="single" w:sz="4" w:space="0" w:color="auto"/>
              <w:left w:val="single" w:sz="4" w:space="0" w:color="auto"/>
              <w:right w:val="single" w:sz="4" w:space="0" w:color="auto"/>
            </w:tcBorders>
          </w:tcPr>
          <w:p w14:paraId="32FA414C" w14:textId="77777777" w:rsidR="0086115F" w:rsidRPr="001D386E" w:rsidRDefault="0086115F" w:rsidP="00BC1FE2">
            <w:pPr>
              <w:pStyle w:val="TAC"/>
              <w:rPr>
                <w:rFonts w:cs="Arial"/>
              </w:rPr>
            </w:pPr>
            <w:r>
              <w:t>5</w:t>
            </w:r>
          </w:p>
        </w:tc>
        <w:tc>
          <w:tcPr>
            <w:tcW w:w="960" w:type="dxa"/>
            <w:tcBorders>
              <w:top w:val="single" w:sz="4" w:space="0" w:color="auto"/>
              <w:left w:val="single" w:sz="4" w:space="0" w:color="auto"/>
              <w:right w:val="single" w:sz="4" w:space="0" w:color="auto"/>
            </w:tcBorders>
          </w:tcPr>
          <w:p w14:paraId="45A7D3B4" w14:textId="77777777" w:rsidR="0086115F" w:rsidRPr="001D386E" w:rsidRDefault="0086115F" w:rsidP="00BC1FE2">
            <w:pPr>
              <w:pStyle w:val="TAC"/>
              <w:rPr>
                <w:rFonts w:cs="Arial"/>
              </w:rPr>
            </w:pPr>
            <w:r>
              <w:t>25</w:t>
            </w:r>
          </w:p>
        </w:tc>
        <w:tc>
          <w:tcPr>
            <w:tcW w:w="960" w:type="dxa"/>
            <w:tcBorders>
              <w:top w:val="single" w:sz="4" w:space="0" w:color="auto"/>
              <w:left w:val="single" w:sz="4" w:space="0" w:color="auto"/>
              <w:right w:val="single" w:sz="4" w:space="0" w:color="auto"/>
            </w:tcBorders>
          </w:tcPr>
          <w:p w14:paraId="52718B16" w14:textId="77777777" w:rsidR="0086115F" w:rsidRPr="001D386E" w:rsidRDefault="0086115F" w:rsidP="00BC1FE2">
            <w:pPr>
              <w:pStyle w:val="TAC"/>
            </w:pPr>
            <w:r>
              <w:t>2670</w:t>
            </w:r>
          </w:p>
        </w:tc>
        <w:tc>
          <w:tcPr>
            <w:tcW w:w="977" w:type="dxa"/>
            <w:tcBorders>
              <w:top w:val="single" w:sz="4" w:space="0" w:color="auto"/>
              <w:left w:val="single" w:sz="4" w:space="0" w:color="auto"/>
              <w:bottom w:val="single" w:sz="4" w:space="0" w:color="auto"/>
              <w:right w:val="single" w:sz="4" w:space="0" w:color="auto"/>
            </w:tcBorders>
          </w:tcPr>
          <w:p w14:paraId="68F1BE01" w14:textId="77777777" w:rsidR="0086115F" w:rsidRPr="001D386E" w:rsidRDefault="0086115F" w:rsidP="00BC1FE2">
            <w:pPr>
              <w:pStyle w:val="TAC"/>
              <w:rPr>
                <w:rFonts w:cs="Arial"/>
              </w:rPr>
            </w:pPr>
            <w:r>
              <w:t>N/A</w:t>
            </w:r>
          </w:p>
        </w:tc>
        <w:tc>
          <w:tcPr>
            <w:tcW w:w="828" w:type="dxa"/>
            <w:tcBorders>
              <w:top w:val="single" w:sz="4" w:space="0" w:color="auto"/>
              <w:left w:val="single" w:sz="4" w:space="0" w:color="auto"/>
              <w:right w:val="single" w:sz="4" w:space="0" w:color="auto"/>
            </w:tcBorders>
          </w:tcPr>
          <w:p w14:paraId="1D13259A" w14:textId="77777777" w:rsidR="0086115F" w:rsidRDefault="0086115F" w:rsidP="00BC1FE2">
            <w:pPr>
              <w:pStyle w:val="TAC"/>
              <w:rPr>
                <w:color w:val="000000"/>
                <w:lang w:eastAsia="zh-CN"/>
              </w:rPr>
            </w:pPr>
            <w:r>
              <w:t>FDD</w:t>
            </w:r>
          </w:p>
        </w:tc>
        <w:tc>
          <w:tcPr>
            <w:tcW w:w="1057" w:type="dxa"/>
            <w:tcBorders>
              <w:top w:val="single" w:sz="4" w:space="0" w:color="auto"/>
              <w:left w:val="single" w:sz="4" w:space="0" w:color="auto"/>
              <w:right w:val="single" w:sz="4" w:space="0" w:color="auto"/>
            </w:tcBorders>
          </w:tcPr>
          <w:p w14:paraId="02963461" w14:textId="77777777" w:rsidR="0086115F" w:rsidRPr="001D386E" w:rsidRDefault="0086115F" w:rsidP="00BC1FE2">
            <w:pPr>
              <w:pStyle w:val="TAC"/>
              <w:rPr>
                <w:rFonts w:cs="Arial"/>
                <w:lang w:val="en-US"/>
              </w:rPr>
            </w:pPr>
            <w:r>
              <w:t>N/A</w:t>
            </w:r>
          </w:p>
        </w:tc>
      </w:tr>
      <w:tr w:rsidR="0086115F" w14:paraId="059D2BEA"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283F94" w14:textId="77777777" w:rsidR="0086115F" w:rsidRDefault="0086115F" w:rsidP="00BC1FE2">
            <w:pPr>
              <w:pStyle w:val="TAC"/>
              <w:rPr>
                <w:lang w:val="en-US" w:eastAsia="zh-CN"/>
              </w:rPr>
            </w:pPr>
          </w:p>
        </w:tc>
        <w:tc>
          <w:tcPr>
            <w:tcW w:w="1146" w:type="dxa"/>
            <w:tcBorders>
              <w:top w:val="single" w:sz="4" w:space="0" w:color="auto"/>
              <w:left w:val="single" w:sz="4" w:space="0" w:color="auto"/>
              <w:right w:val="single" w:sz="4" w:space="0" w:color="auto"/>
            </w:tcBorders>
          </w:tcPr>
          <w:p w14:paraId="1E1BE1C4" w14:textId="77777777" w:rsidR="0086115F" w:rsidRDefault="0086115F" w:rsidP="00BC1FE2">
            <w:pPr>
              <w:pStyle w:val="TAC"/>
              <w:rPr>
                <w:lang w:val="en-US" w:eastAsia="ko-KR"/>
              </w:rPr>
            </w:pPr>
            <w:r>
              <w:t>n77</w:t>
            </w:r>
          </w:p>
        </w:tc>
        <w:tc>
          <w:tcPr>
            <w:tcW w:w="960" w:type="dxa"/>
            <w:tcBorders>
              <w:top w:val="single" w:sz="4" w:space="0" w:color="auto"/>
              <w:left w:val="single" w:sz="4" w:space="0" w:color="auto"/>
              <w:right w:val="single" w:sz="4" w:space="0" w:color="auto"/>
            </w:tcBorders>
          </w:tcPr>
          <w:p w14:paraId="2EB0DD3E" w14:textId="77777777" w:rsidR="0086115F" w:rsidRDefault="0086115F" w:rsidP="00BC1FE2">
            <w:pPr>
              <w:pStyle w:val="TAC"/>
              <w:rPr>
                <w:lang w:val="en-US" w:eastAsia="ko-KR"/>
              </w:rPr>
            </w:pPr>
            <w:r>
              <w:t>3429</w:t>
            </w:r>
          </w:p>
        </w:tc>
        <w:tc>
          <w:tcPr>
            <w:tcW w:w="964" w:type="dxa"/>
            <w:tcBorders>
              <w:top w:val="single" w:sz="4" w:space="0" w:color="auto"/>
              <w:left w:val="single" w:sz="4" w:space="0" w:color="auto"/>
              <w:right w:val="single" w:sz="4" w:space="0" w:color="auto"/>
            </w:tcBorders>
          </w:tcPr>
          <w:p w14:paraId="52246079" w14:textId="77777777" w:rsidR="0086115F" w:rsidRDefault="0086115F" w:rsidP="00BC1FE2">
            <w:pPr>
              <w:pStyle w:val="TAC"/>
              <w:rPr>
                <w:lang w:val="en-US" w:eastAsia="ko-KR"/>
              </w:rPr>
            </w:pPr>
            <w:r>
              <w:t>10</w:t>
            </w:r>
          </w:p>
        </w:tc>
        <w:tc>
          <w:tcPr>
            <w:tcW w:w="960" w:type="dxa"/>
            <w:tcBorders>
              <w:top w:val="single" w:sz="4" w:space="0" w:color="auto"/>
              <w:left w:val="single" w:sz="4" w:space="0" w:color="auto"/>
              <w:right w:val="single" w:sz="4" w:space="0" w:color="auto"/>
            </w:tcBorders>
          </w:tcPr>
          <w:p w14:paraId="5895F0B3" w14:textId="77777777" w:rsidR="0086115F" w:rsidRDefault="0086115F" w:rsidP="00BC1FE2">
            <w:pPr>
              <w:pStyle w:val="TAC"/>
              <w:rPr>
                <w:lang w:val="en-US" w:eastAsia="ko-KR"/>
              </w:rPr>
            </w:pPr>
            <w:r>
              <w:t>50</w:t>
            </w:r>
          </w:p>
        </w:tc>
        <w:tc>
          <w:tcPr>
            <w:tcW w:w="960" w:type="dxa"/>
            <w:tcBorders>
              <w:top w:val="single" w:sz="4" w:space="0" w:color="auto"/>
              <w:left w:val="single" w:sz="4" w:space="0" w:color="auto"/>
              <w:right w:val="single" w:sz="4" w:space="0" w:color="auto"/>
            </w:tcBorders>
          </w:tcPr>
          <w:p w14:paraId="0B3FEEB4" w14:textId="77777777" w:rsidR="0086115F" w:rsidRDefault="0086115F" w:rsidP="00BC1FE2">
            <w:pPr>
              <w:pStyle w:val="TAC"/>
              <w:rPr>
                <w:lang w:val="en-US" w:eastAsia="ko-KR"/>
              </w:rPr>
            </w:pPr>
            <w:r>
              <w:t>3429</w:t>
            </w:r>
          </w:p>
        </w:tc>
        <w:tc>
          <w:tcPr>
            <w:tcW w:w="977" w:type="dxa"/>
            <w:tcBorders>
              <w:top w:val="single" w:sz="4" w:space="0" w:color="auto"/>
              <w:left w:val="single" w:sz="4" w:space="0" w:color="auto"/>
              <w:bottom w:val="single" w:sz="4" w:space="0" w:color="auto"/>
              <w:right w:val="single" w:sz="4" w:space="0" w:color="auto"/>
            </w:tcBorders>
          </w:tcPr>
          <w:p w14:paraId="2EB5238B" w14:textId="77777777" w:rsidR="0086115F" w:rsidRDefault="0086115F" w:rsidP="00BC1FE2">
            <w:pPr>
              <w:pStyle w:val="TAC"/>
            </w:pPr>
            <w:r>
              <w:t>N/A</w:t>
            </w:r>
          </w:p>
        </w:tc>
        <w:tc>
          <w:tcPr>
            <w:tcW w:w="828" w:type="dxa"/>
            <w:tcBorders>
              <w:top w:val="single" w:sz="4" w:space="0" w:color="auto"/>
              <w:left w:val="single" w:sz="4" w:space="0" w:color="auto"/>
              <w:right w:val="single" w:sz="4" w:space="0" w:color="auto"/>
            </w:tcBorders>
          </w:tcPr>
          <w:p w14:paraId="76214F27" w14:textId="77777777" w:rsidR="0086115F" w:rsidRDefault="0086115F" w:rsidP="00BC1FE2">
            <w:pPr>
              <w:pStyle w:val="TAC"/>
              <w:rPr>
                <w:lang w:eastAsia="zh-CN"/>
              </w:rPr>
            </w:pPr>
            <w:r>
              <w:t>TDD</w:t>
            </w:r>
          </w:p>
        </w:tc>
        <w:tc>
          <w:tcPr>
            <w:tcW w:w="1057" w:type="dxa"/>
            <w:tcBorders>
              <w:top w:val="single" w:sz="4" w:space="0" w:color="auto"/>
              <w:left w:val="single" w:sz="4" w:space="0" w:color="auto"/>
              <w:right w:val="single" w:sz="4" w:space="0" w:color="auto"/>
            </w:tcBorders>
          </w:tcPr>
          <w:p w14:paraId="76E68C31" w14:textId="77777777" w:rsidR="0086115F" w:rsidRDefault="0086115F" w:rsidP="00BC1FE2">
            <w:pPr>
              <w:pStyle w:val="TAC"/>
            </w:pPr>
            <w:r>
              <w:t>N/A</w:t>
            </w:r>
          </w:p>
        </w:tc>
      </w:tr>
      <w:tr w:rsidR="0086115F" w14:paraId="2A642BE8"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9AA6A13" w14:textId="77777777" w:rsidR="0086115F" w:rsidRDefault="0086115F" w:rsidP="00BC1FE2">
            <w:pPr>
              <w:pStyle w:val="TAC"/>
              <w:rPr>
                <w:lang w:val="en-US" w:eastAsia="zh-CN"/>
              </w:rPr>
            </w:pPr>
          </w:p>
        </w:tc>
        <w:tc>
          <w:tcPr>
            <w:tcW w:w="1146" w:type="dxa"/>
            <w:tcBorders>
              <w:top w:val="single" w:sz="4" w:space="0" w:color="auto"/>
              <w:left w:val="single" w:sz="4" w:space="0" w:color="auto"/>
              <w:right w:val="single" w:sz="4" w:space="0" w:color="auto"/>
            </w:tcBorders>
          </w:tcPr>
          <w:p w14:paraId="19B45257" w14:textId="77777777" w:rsidR="0086115F" w:rsidRDefault="0086115F" w:rsidP="00BC1FE2">
            <w:pPr>
              <w:pStyle w:val="TAC"/>
            </w:pPr>
            <w:r>
              <w:t>n5</w:t>
            </w:r>
          </w:p>
        </w:tc>
        <w:tc>
          <w:tcPr>
            <w:tcW w:w="960" w:type="dxa"/>
            <w:tcBorders>
              <w:top w:val="single" w:sz="4" w:space="0" w:color="auto"/>
              <w:left w:val="single" w:sz="4" w:space="0" w:color="auto"/>
              <w:right w:val="single" w:sz="4" w:space="0" w:color="auto"/>
            </w:tcBorders>
          </w:tcPr>
          <w:p w14:paraId="35C79BC3" w14:textId="77777777" w:rsidR="0086115F" w:rsidRDefault="0086115F" w:rsidP="00BC1FE2">
            <w:pPr>
              <w:pStyle w:val="TAC"/>
            </w:pPr>
            <w:r>
              <w:t>827</w:t>
            </w:r>
          </w:p>
        </w:tc>
        <w:tc>
          <w:tcPr>
            <w:tcW w:w="964" w:type="dxa"/>
            <w:tcBorders>
              <w:top w:val="single" w:sz="4" w:space="0" w:color="auto"/>
              <w:left w:val="single" w:sz="4" w:space="0" w:color="auto"/>
              <w:right w:val="single" w:sz="4" w:space="0" w:color="auto"/>
            </w:tcBorders>
          </w:tcPr>
          <w:p w14:paraId="45AF5E9B" w14:textId="77777777" w:rsidR="0086115F" w:rsidRDefault="0086115F" w:rsidP="00BC1FE2">
            <w:pPr>
              <w:pStyle w:val="TAC"/>
            </w:pPr>
            <w:r>
              <w:t>5</w:t>
            </w:r>
          </w:p>
        </w:tc>
        <w:tc>
          <w:tcPr>
            <w:tcW w:w="960" w:type="dxa"/>
            <w:tcBorders>
              <w:top w:val="single" w:sz="4" w:space="0" w:color="auto"/>
              <w:left w:val="single" w:sz="4" w:space="0" w:color="auto"/>
              <w:right w:val="single" w:sz="4" w:space="0" w:color="auto"/>
            </w:tcBorders>
          </w:tcPr>
          <w:p w14:paraId="73CD472F" w14:textId="77777777" w:rsidR="0086115F" w:rsidRDefault="0086115F" w:rsidP="00BC1FE2">
            <w:pPr>
              <w:pStyle w:val="TAC"/>
            </w:pPr>
            <w:r>
              <w:t>25</w:t>
            </w:r>
          </w:p>
        </w:tc>
        <w:tc>
          <w:tcPr>
            <w:tcW w:w="960" w:type="dxa"/>
            <w:tcBorders>
              <w:top w:val="single" w:sz="4" w:space="0" w:color="auto"/>
              <w:left w:val="single" w:sz="4" w:space="0" w:color="auto"/>
              <w:right w:val="single" w:sz="4" w:space="0" w:color="auto"/>
            </w:tcBorders>
          </w:tcPr>
          <w:p w14:paraId="2530BEFA" w14:textId="77777777" w:rsidR="0086115F" w:rsidRDefault="0086115F" w:rsidP="00BC1FE2">
            <w:pPr>
              <w:pStyle w:val="TAC"/>
            </w:pPr>
            <w:r>
              <w:t>852</w:t>
            </w:r>
          </w:p>
        </w:tc>
        <w:tc>
          <w:tcPr>
            <w:tcW w:w="977" w:type="dxa"/>
            <w:tcBorders>
              <w:top w:val="single" w:sz="4" w:space="0" w:color="auto"/>
              <w:left w:val="single" w:sz="4" w:space="0" w:color="auto"/>
              <w:bottom w:val="single" w:sz="4" w:space="0" w:color="auto"/>
              <w:right w:val="single" w:sz="4" w:space="0" w:color="auto"/>
            </w:tcBorders>
          </w:tcPr>
          <w:p w14:paraId="5A1B3BAF" w14:textId="77777777" w:rsidR="0086115F" w:rsidRDefault="0086115F" w:rsidP="00BC1FE2">
            <w:pPr>
              <w:pStyle w:val="TAC"/>
            </w:pPr>
            <w:r>
              <w:t>N/A</w:t>
            </w:r>
          </w:p>
        </w:tc>
        <w:tc>
          <w:tcPr>
            <w:tcW w:w="828" w:type="dxa"/>
            <w:tcBorders>
              <w:top w:val="single" w:sz="4" w:space="0" w:color="auto"/>
              <w:left w:val="single" w:sz="4" w:space="0" w:color="auto"/>
              <w:right w:val="single" w:sz="4" w:space="0" w:color="auto"/>
            </w:tcBorders>
          </w:tcPr>
          <w:p w14:paraId="61CD919F" w14:textId="77777777" w:rsidR="0086115F" w:rsidRDefault="0086115F" w:rsidP="00BC1FE2">
            <w:pPr>
              <w:pStyle w:val="TAC"/>
            </w:pPr>
            <w:r>
              <w:rPr>
                <w:lang w:eastAsia="zh-CN"/>
              </w:rPr>
              <w:t>FDD</w:t>
            </w:r>
          </w:p>
        </w:tc>
        <w:tc>
          <w:tcPr>
            <w:tcW w:w="1057" w:type="dxa"/>
            <w:tcBorders>
              <w:top w:val="single" w:sz="4" w:space="0" w:color="auto"/>
              <w:left w:val="single" w:sz="4" w:space="0" w:color="auto"/>
              <w:right w:val="single" w:sz="4" w:space="0" w:color="auto"/>
            </w:tcBorders>
          </w:tcPr>
          <w:p w14:paraId="265873EE" w14:textId="77777777" w:rsidR="0086115F" w:rsidRDefault="0086115F" w:rsidP="00BC1FE2">
            <w:pPr>
              <w:pStyle w:val="TAC"/>
            </w:pPr>
            <w:r>
              <w:t>N/A</w:t>
            </w:r>
          </w:p>
        </w:tc>
      </w:tr>
      <w:tr w:rsidR="0086115F" w14:paraId="11863741"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FF530D5" w14:textId="77777777" w:rsidR="0086115F" w:rsidRDefault="0086115F" w:rsidP="00BC1FE2">
            <w:pPr>
              <w:pStyle w:val="TAC"/>
              <w:rPr>
                <w:lang w:val="en-US" w:eastAsia="zh-CN"/>
              </w:rPr>
            </w:pPr>
          </w:p>
        </w:tc>
        <w:tc>
          <w:tcPr>
            <w:tcW w:w="1146" w:type="dxa"/>
            <w:tcBorders>
              <w:top w:val="single" w:sz="4" w:space="0" w:color="auto"/>
              <w:left w:val="single" w:sz="4" w:space="0" w:color="auto"/>
              <w:right w:val="single" w:sz="4" w:space="0" w:color="auto"/>
            </w:tcBorders>
          </w:tcPr>
          <w:p w14:paraId="5C5F3524" w14:textId="77777777" w:rsidR="0086115F" w:rsidRDefault="0086115F" w:rsidP="00BC1FE2">
            <w:pPr>
              <w:pStyle w:val="TAC"/>
            </w:pPr>
            <w:r>
              <w:t>n7</w:t>
            </w:r>
          </w:p>
        </w:tc>
        <w:tc>
          <w:tcPr>
            <w:tcW w:w="960" w:type="dxa"/>
            <w:tcBorders>
              <w:top w:val="single" w:sz="4" w:space="0" w:color="auto"/>
              <w:left w:val="single" w:sz="4" w:space="0" w:color="auto"/>
              <w:right w:val="single" w:sz="4" w:space="0" w:color="auto"/>
            </w:tcBorders>
          </w:tcPr>
          <w:p w14:paraId="4B869725" w14:textId="77777777" w:rsidR="0086115F" w:rsidRDefault="0086115F" w:rsidP="00BC1FE2">
            <w:pPr>
              <w:pStyle w:val="TAC"/>
            </w:pPr>
            <w:r>
              <w:t>2503</w:t>
            </w:r>
          </w:p>
        </w:tc>
        <w:tc>
          <w:tcPr>
            <w:tcW w:w="964" w:type="dxa"/>
            <w:tcBorders>
              <w:top w:val="single" w:sz="4" w:space="0" w:color="auto"/>
              <w:left w:val="single" w:sz="4" w:space="0" w:color="auto"/>
              <w:right w:val="single" w:sz="4" w:space="0" w:color="auto"/>
            </w:tcBorders>
          </w:tcPr>
          <w:p w14:paraId="056143F5" w14:textId="77777777" w:rsidR="0086115F" w:rsidRDefault="0086115F" w:rsidP="00BC1FE2">
            <w:pPr>
              <w:pStyle w:val="TAC"/>
            </w:pPr>
            <w:r>
              <w:t>5</w:t>
            </w:r>
          </w:p>
        </w:tc>
        <w:tc>
          <w:tcPr>
            <w:tcW w:w="960" w:type="dxa"/>
            <w:tcBorders>
              <w:top w:val="single" w:sz="4" w:space="0" w:color="auto"/>
              <w:left w:val="single" w:sz="4" w:space="0" w:color="auto"/>
              <w:right w:val="single" w:sz="4" w:space="0" w:color="auto"/>
            </w:tcBorders>
          </w:tcPr>
          <w:p w14:paraId="7F78B57D" w14:textId="77777777" w:rsidR="0086115F" w:rsidRDefault="0086115F" w:rsidP="00BC1FE2">
            <w:pPr>
              <w:pStyle w:val="TAC"/>
            </w:pPr>
            <w:r>
              <w:t>25</w:t>
            </w:r>
          </w:p>
        </w:tc>
        <w:tc>
          <w:tcPr>
            <w:tcW w:w="960" w:type="dxa"/>
            <w:tcBorders>
              <w:top w:val="single" w:sz="4" w:space="0" w:color="auto"/>
              <w:left w:val="single" w:sz="4" w:space="0" w:color="auto"/>
              <w:right w:val="single" w:sz="4" w:space="0" w:color="auto"/>
            </w:tcBorders>
          </w:tcPr>
          <w:p w14:paraId="54D7720C" w14:textId="77777777" w:rsidR="0086115F" w:rsidRDefault="0086115F" w:rsidP="00BC1FE2">
            <w:pPr>
              <w:pStyle w:val="TAC"/>
            </w:pPr>
            <w:r>
              <w:t>2623</w:t>
            </w:r>
          </w:p>
        </w:tc>
        <w:tc>
          <w:tcPr>
            <w:tcW w:w="977" w:type="dxa"/>
            <w:tcBorders>
              <w:top w:val="single" w:sz="4" w:space="0" w:color="auto"/>
              <w:left w:val="single" w:sz="4" w:space="0" w:color="auto"/>
              <w:bottom w:val="single" w:sz="4" w:space="0" w:color="auto"/>
              <w:right w:val="single" w:sz="4" w:space="0" w:color="auto"/>
            </w:tcBorders>
          </w:tcPr>
          <w:p w14:paraId="683F1717" w14:textId="77777777" w:rsidR="0086115F" w:rsidRDefault="0086115F" w:rsidP="00BC1FE2">
            <w:pPr>
              <w:pStyle w:val="TAC"/>
            </w:pPr>
            <w:r>
              <w:t>N/A</w:t>
            </w:r>
          </w:p>
        </w:tc>
        <w:tc>
          <w:tcPr>
            <w:tcW w:w="828" w:type="dxa"/>
            <w:tcBorders>
              <w:top w:val="single" w:sz="4" w:space="0" w:color="auto"/>
              <w:left w:val="single" w:sz="4" w:space="0" w:color="auto"/>
              <w:right w:val="single" w:sz="4" w:space="0" w:color="auto"/>
            </w:tcBorders>
          </w:tcPr>
          <w:p w14:paraId="5765BA4D" w14:textId="77777777" w:rsidR="0086115F" w:rsidRDefault="0086115F" w:rsidP="00BC1FE2">
            <w:pPr>
              <w:pStyle w:val="TAC"/>
            </w:pPr>
            <w:r>
              <w:t>FDD</w:t>
            </w:r>
          </w:p>
        </w:tc>
        <w:tc>
          <w:tcPr>
            <w:tcW w:w="1057" w:type="dxa"/>
            <w:tcBorders>
              <w:top w:val="single" w:sz="4" w:space="0" w:color="auto"/>
              <w:left w:val="single" w:sz="4" w:space="0" w:color="auto"/>
              <w:right w:val="single" w:sz="4" w:space="0" w:color="auto"/>
            </w:tcBorders>
          </w:tcPr>
          <w:p w14:paraId="74A8F9DB" w14:textId="77777777" w:rsidR="0086115F" w:rsidRDefault="0086115F" w:rsidP="00BC1FE2">
            <w:pPr>
              <w:pStyle w:val="TAC"/>
            </w:pPr>
            <w:r>
              <w:t>N/A</w:t>
            </w:r>
          </w:p>
        </w:tc>
      </w:tr>
      <w:tr w:rsidR="0086115F" w14:paraId="3824718C" w14:textId="77777777" w:rsidTr="00BC1FE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5027348" w14:textId="77777777" w:rsidR="0086115F" w:rsidRDefault="0086115F" w:rsidP="00BC1FE2">
            <w:pPr>
              <w:pStyle w:val="TAC"/>
              <w:rPr>
                <w:lang w:val="en-US" w:eastAsia="zh-CN"/>
              </w:rPr>
            </w:pPr>
          </w:p>
        </w:tc>
        <w:tc>
          <w:tcPr>
            <w:tcW w:w="1146" w:type="dxa"/>
            <w:tcBorders>
              <w:top w:val="single" w:sz="4" w:space="0" w:color="auto"/>
              <w:left w:val="single" w:sz="4" w:space="0" w:color="auto"/>
              <w:right w:val="single" w:sz="4" w:space="0" w:color="auto"/>
            </w:tcBorders>
          </w:tcPr>
          <w:p w14:paraId="2A0D739D" w14:textId="77777777" w:rsidR="0086115F" w:rsidRDefault="0086115F" w:rsidP="00BC1FE2">
            <w:pPr>
              <w:pStyle w:val="TAC"/>
            </w:pPr>
            <w:r>
              <w:t>n77</w:t>
            </w:r>
          </w:p>
        </w:tc>
        <w:tc>
          <w:tcPr>
            <w:tcW w:w="960" w:type="dxa"/>
            <w:tcBorders>
              <w:top w:val="single" w:sz="4" w:space="0" w:color="auto"/>
              <w:left w:val="single" w:sz="4" w:space="0" w:color="auto"/>
              <w:right w:val="single" w:sz="4" w:space="0" w:color="auto"/>
            </w:tcBorders>
          </w:tcPr>
          <w:p w14:paraId="61191B6F" w14:textId="77777777" w:rsidR="0086115F" w:rsidRDefault="0086115F" w:rsidP="00BC1FE2">
            <w:pPr>
              <w:pStyle w:val="TAC"/>
            </w:pPr>
            <w:r>
              <w:t>3330</w:t>
            </w:r>
          </w:p>
        </w:tc>
        <w:tc>
          <w:tcPr>
            <w:tcW w:w="964" w:type="dxa"/>
            <w:tcBorders>
              <w:top w:val="single" w:sz="4" w:space="0" w:color="auto"/>
              <w:left w:val="single" w:sz="4" w:space="0" w:color="auto"/>
              <w:right w:val="single" w:sz="4" w:space="0" w:color="auto"/>
            </w:tcBorders>
          </w:tcPr>
          <w:p w14:paraId="1B3E6384" w14:textId="77777777" w:rsidR="0086115F" w:rsidRDefault="0086115F" w:rsidP="00BC1FE2">
            <w:pPr>
              <w:pStyle w:val="TAC"/>
            </w:pPr>
            <w:r>
              <w:t>10</w:t>
            </w:r>
          </w:p>
        </w:tc>
        <w:tc>
          <w:tcPr>
            <w:tcW w:w="960" w:type="dxa"/>
            <w:tcBorders>
              <w:top w:val="single" w:sz="4" w:space="0" w:color="auto"/>
              <w:left w:val="single" w:sz="4" w:space="0" w:color="auto"/>
              <w:right w:val="single" w:sz="4" w:space="0" w:color="auto"/>
            </w:tcBorders>
          </w:tcPr>
          <w:p w14:paraId="437C91E6" w14:textId="77777777" w:rsidR="0086115F" w:rsidRDefault="0086115F" w:rsidP="00BC1FE2">
            <w:pPr>
              <w:pStyle w:val="TAC"/>
            </w:pPr>
            <w:r>
              <w:t>50</w:t>
            </w:r>
          </w:p>
        </w:tc>
        <w:tc>
          <w:tcPr>
            <w:tcW w:w="960" w:type="dxa"/>
            <w:tcBorders>
              <w:top w:val="single" w:sz="4" w:space="0" w:color="auto"/>
              <w:left w:val="single" w:sz="4" w:space="0" w:color="auto"/>
              <w:right w:val="single" w:sz="4" w:space="0" w:color="auto"/>
            </w:tcBorders>
          </w:tcPr>
          <w:p w14:paraId="1CF60152" w14:textId="77777777" w:rsidR="0086115F" w:rsidRDefault="0086115F" w:rsidP="00BC1FE2">
            <w:pPr>
              <w:pStyle w:val="TAC"/>
            </w:pPr>
            <w:r>
              <w:t>3330</w:t>
            </w:r>
          </w:p>
        </w:tc>
        <w:tc>
          <w:tcPr>
            <w:tcW w:w="977" w:type="dxa"/>
            <w:tcBorders>
              <w:top w:val="single" w:sz="4" w:space="0" w:color="auto"/>
              <w:left w:val="single" w:sz="4" w:space="0" w:color="auto"/>
              <w:bottom w:val="single" w:sz="4" w:space="0" w:color="auto"/>
              <w:right w:val="single" w:sz="4" w:space="0" w:color="auto"/>
            </w:tcBorders>
          </w:tcPr>
          <w:p w14:paraId="249D5552" w14:textId="77777777" w:rsidR="0086115F" w:rsidRDefault="0086115F" w:rsidP="00BC1FE2">
            <w:pPr>
              <w:pStyle w:val="TAC"/>
            </w:pPr>
            <w:r>
              <w:t>30.2</w:t>
            </w:r>
          </w:p>
        </w:tc>
        <w:tc>
          <w:tcPr>
            <w:tcW w:w="828" w:type="dxa"/>
            <w:tcBorders>
              <w:top w:val="single" w:sz="4" w:space="0" w:color="auto"/>
              <w:left w:val="single" w:sz="4" w:space="0" w:color="auto"/>
              <w:right w:val="single" w:sz="4" w:space="0" w:color="auto"/>
            </w:tcBorders>
          </w:tcPr>
          <w:p w14:paraId="42DEFCE9" w14:textId="77777777" w:rsidR="0086115F" w:rsidRDefault="0086115F" w:rsidP="00BC1FE2">
            <w:pPr>
              <w:pStyle w:val="TAC"/>
            </w:pPr>
            <w:r>
              <w:t>TDD</w:t>
            </w:r>
          </w:p>
        </w:tc>
        <w:tc>
          <w:tcPr>
            <w:tcW w:w="1057" w:type="dxa"/>
            <w:tcBorders>
              <w:top w:val="single" w:sz="4" w:space="0" w:color="auto"/>
              <w:left w:val="single" w:sz="4" w:space="0" w:color="auto"/>
              <w:right w:val="single" w:sz="4" w:space="0" w:color="auto"/>
            </w:tcBorders>
          </w:tcPr>
          <w:p w14:paraId="7F99537A" w14:textId="77777777" w:rsidR="0086115F" w:rsidRDefault="0086115F" w:rsidP="00BC1FE2">
            <w:pPr>
              <w:pStyle w:val="TAC"/>
            </w:pPr>
            <w:r>
              <w:t>IMD</w:t>
            </w:r>
            <w:r w:rsidRPr="0052453B">
              <w:t>2</w:t>
            </w:r>
            <w:r w:rsidRPr="009960ED">
              <w:rPr>
                <w:vertAlign w:val="superscript"/>
              </w:rPr>
              <w:t>1</w:t>
            </w:r>
          </w:p>
        </w:tc>
      </w:tr>
      <w:tr w:rsidR="0086115F" w14:paraId="4532F5E0" w14:textId="77777777" w:rsidTr="00BC1FE2">
        <w:trPr>
          <w:trHeight w:val="187"/>
          <w:jc w:val="center"/>
        </w:trPr>
        <w:tc>
          <w:tcPr>
            <w:tcW w:w="9859" w:type="dxa"/>
            <w:gridSpan w:val="9"/>
            <w:tcBorders>
              <w:top w:val="nil"/>
              <w:left w:val="single" w:sz="4" w:space="0" w:color="auto"/>
              <w:bottom w:val="single" w:sz="4" w:space="0" w:color="auto"/>
              <w:right w:val="single" w:sz="4" w:space="0" w:color="auto"/>
            </w:tcBorders>
            <w:shd w:val="clear" w:color="auto" w:fill="auto"/>
            <w:vAlign w:val="center"/>
          </w:tcPr>
          <w:p w14:paraId="6924D602" w14:textId="77777777" w:rsidR="0086115F" w:rsidRPr="00D33D42" w:rsidRDefault="0086115F" w:rsidP="00BC1FE2">
            <w:pPr>
              <w:pStyle w:val="TAN"/>
              <w:rPr>
                <w:rFonts w:cs="Arial"/>
              </w:rPr>
            </w:pPr>
            <w:r>
              <w:rPr>
                <w:lang w:eastAsia="ko-KR"/>
              </w:rPr>
              <w:t>NOTE 1:</w:t>
            </w:r>
            <w:r>
              <w:rPr>
                <w:lang w:eastAsia="ko-KR"/>
              </w:rPr>
              <w:tab/>
            </w:r>
            <w:r w:rsidRPr="00EF5447">
              <w:t>This band is subject to IMD3 also which MSD is not specified</w:t>
            </w:r>
          </w:p>
        </w:tc>
      </w:tr>
    </w:tbl>
    <w:p w14:paraId="4F0F6279" w14:textId="77777777" w:rsidR="0086115F" w:rsidRDefault="0086115F" w:rsidP="0086115F">
      <w:pPr>
        <w:rPr>
          <w:color w:val="0070C0"/>
        </w:rPr>
      </w:pPr>
    </w:p>
    <w:p w14:paraId="42F501F2" w14:textId="77777777" w:rsidR="0086115F" w:rsidRPr="0086115F" w:rsidRDefault="0086115F" w:rsidP="00AC4AB0">
      <w:pPr>
        <w:rPr>
          <w:b/>
          <w:color w:val="0070C0"/>
          <w:sz w:val="32"/>
          <w:szCs w:val="32"/>
        </w:rPr>
      </w:pPr>
    </w:p>
    <w:p w14:paraId="0A339007" w14:textId="3DEDB3E8" w:rsidR="00F8277A" w:rsidRDefault="00F8277A" w:rsidP="00AB6990">
      <w:pPr>
        <w:pStyle w:val="21"/>
      </w:pPr>
      <w:bookmarkStart w:id="242" w:name="_Toc136288237"/>
      <w:r w:rsidRPr="00A20126">
        <w:t>5.</w:t>
      </w:r>
      <w:r>
        <w:t>19</w:t>
      </w:r>
      <w:r w:rsidRPr="00A20126">
        <w:tab/>
        <w:t>CA_n</w:t>
      </w:r>
      <w:r>
        <w:t>7</w:t>
      </w:r>
      <w:r w:rsidRPr="00A20126">
        <w:t>-n7</w:t>
      </w:r>
      <w:r>
        <w:t>1</w:t>
      </w:r>
      <w:r w:rsidRPr="00A20126">
        <w:t>-n</w:t>
      </w:r>
      <w:r>
        <w:t>77</w:t>
      </w:r>
      <w:bookmarkEnd w:id="242"/>
    </w:p>
    <w:p w14:paraId="772903F4" w14:textId="531944A2" w:rsidR="00F8277A" w:rsidRPr="00A20126" w:rsidRDefault="00F8277A" w:rsidP="00F8277A">
      <w:pPr>
        <w:pStyle w:val="31"/>
      </w:pPr>
      <w:bookmarkStart w:id="243" w:name="_Toc136288238"/>
      <w:r>
        <w:t>5.19.1</w:t>
      </w:r>
      <w:r>
        <w:tab/>
      </w:r>
      <w:r w:rsidRPr="00A20126">
        <w:t>Common for 1 band UL and 2 bands UL CA</w:t>
      </w:r>
      <w:bookmarkEnd w:id="243"/>
    </w:p>
    <w:p w14:paraId="7B89AD4D" w14:textId="3B93D467" w:rsidR="00F8277A" w:rsidRPr="00A20126" w:rsidRDefault="00F8277A" w:rsidP="00F8277A">
      <w:pPr>
        <w:pStyle w:val="41"/>
      </w:pPr>
      <w:bookmarkStart w:id="244" w:name="_Toc136288239"/>
      <w:r>
        <w:t>5.19.1.1</w:t>
      </w:r>
      <w:r>
        <w:tab/>
      </w:r>
      <w:r w:rsidRPr="00A20126">
        <w:t>Operating bands for CA</w:t>
      </w:r>
      <w:bookmarkEnd w:id="244"/>
    </w:p>
    <w:p w14:paraId="6BCA55D6" w14:textId="3B2870D7" w:rsidR="00F8277A" w:rsidRPr="00A20126" w:rsidRDefault="00F8277A" w:rsidP="00F8277A">
      <w:pPr>
        <w:pStyle w:val="TH"/>
        <w:rPr>
          <w:rFonts w:cs="Arial"/>
        </w:rPr>
      </w:pPr>
      <w:r w:rsidRPr="00A20126">
        <w:rPr>
          <w:rFonts w:cs="Arial"/>
        </w:rPr>
        <w:t xml:space="preserve">Table </w:t>
      </w:r>
      <w:r w:rsidRPr="00467ADF">
        <w:rPr>
          <w:rFonts w:cs="Arial"/>
        </w:rPr>
        <w:t>5.</w:t>
      </w:r>
      <w:r>
        <w:rPr>
          <w:rFonts w:cs="Arial"/>
        </w:rPr>
        <w:t>19</w:t>
      </w:r>
      <w:r w:rsidRPr="00A20126">
        <w:rPr>
          <w:rFonts w:cs="Arial"/>
        </w:rPr>
        <w:t>.1.1-1: 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F8277A" w14:paraId="4025C66C" w14:textId="77777777" w:rsidTr="00BC1FE2">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4C4BDE1D" w14:textId="77777777" w:rsidR="00F8277A" w:rsidRDefault="00F8277A" w:rsidP="00BC1FE2">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1594E39E" w14:textId="77777777" w:rsidR="00F8277A" w:rsidRDefault="00F8277A" w:rsidP="00BC1FE2">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BECD927" w14:textId="77777777" w:rsidR="00F8277A" w:rsidRDefault="00F8277A" w:rsidP="00BC1FE2">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8535BDA" w14:textId="77777777" w:rsidR="00F8277A" w:rsidRDefault="00F8277A" w:rsidP="00BC1FE2">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50F773E4" w14:textId="77777777" w:rsidR="00F8277A" w:rsidRDefault="00F8277A" w:rsidP="00BC1FE2">
            <w:pPr>
              <w:keepNext/>
              <w:keepLines/>
              <w:spacing w:after="0"/>
              <w:jc w:val="center"/>
              <w:rPr>
                <w:rFonts w:ascii="Arial" w:hAnsi="Arial"/>
                <w:b/>
                <w:color w:val="000000"/>
                <w:sz w:val="18"/>
              </w:rPr>
            </w:pPr>
            <w:r>
              <w:rPr>
                <w:rFonts w:ascii="Arial" w:hAnsi="Arial"/>
                <w:b/>
                <w:color w:val="000000"/>
                <w:sz w:val="18"/>
              </w:rPr>
              <w:t>Duplex Mode</w:t>
            </w:r>
          </w:p>
        </w:tc>
      </w:tr>
      <w:tr w:rsidR="00F8277A" w14:paraId="11295123" w14:textId="77777777" w:rsidTr="00BC1FE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39F9DA" w14:textId="77777777" w:rsidR="00F8277A" w:rsidRDefault="00F8277A" w:rsidP="00BC1FE2">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32C0CA" w14:textId="77777777" w:rsidR="00F8277A" w:rsidRDefault="00F8277A" w:rsidP="00BC1FE2">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191ADFC0" w14:textId="77777777" w:rsidR="00F8277A" w:rsidRDefault="00F8277A" w:rsidP="00BC1FE2">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7067E79" w14:textId="77777777" w:rsidR="00F8277A" w:rsidRDefault="00F8277A" w:rsidP="00BC1FE2">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2ECADE" w14:textId="77777777" w:rsidR="00F8277A" w:rsidRDefault="00F8277A" w:rsidP="00BC1FE2">
            <w:pPr>
              <w:spacing w:after="0"/>
              <w:rPr>
                <w:rFonts w:ascii="Arial" w:hAnsi="Arial"/>
                <w:b/>
                <w:color w:val="000000"/>
                <w:sz w:val="18"/>
              </w:rPr>
            </w:pPr>
          </w:p>
        </w:tc>
      </w:tr>
      <w:tr w:rsidR="00F8277A" w14:paraId="1649131E" w14:textId="77777777" w:rsidTr="00BC1FE2">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1A5ED0" w14:textId="77777777" w:rsidR="00F8277A" w:rsidRDefault="00F8277A" w:rsidP="00BC1FE2">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B44D20" w14:textId="77777777" w:rsidR="00F8277A" w:rsidRDefault="00F8277A" w:rsidP="00BC1FE2">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36FF65F8" w14:textId="77777777" w:rsidR="00F8277A" w:rsidRDefault="00F8277A" w:rsidP="00BC1FE2">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7EF7AE69" w14:textId="77777777" w:rsidR="00F8277A" w:rsidRDefault="00F8277A" w:rsidP="00BC1FE2">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EAF1BE" w14:textId="77777777" w:rsidR="00F8277A" w:rsidRDefault="00F8277A" w:rsidP="00BC1FE2">
            <w:pPr>
              <w:spacing w:after="0"/>
              <w:rPr>
                <w:rFonts w:ascii="Arial" w:hAnsi="Arial"/>
                <w:b/>
                <w:color w:val="000000"/>
                <w:sz w:val="18"/>
              </w:rPr>
            </w:pPr>
          </w:p>
        </w:tc>
      </w:tr>
      <w:tr w:rsidR="00F8277A" w14:paraId="7AEC5786" w14:textId="77777777" w:rsidTr="00BC1FE2">
        <w:trPr>
          <w:trHeight w:val="225"/>
          <w:jc w:val="center"/>
        </w:trPr>
        <w:tc>
          <w:tcPr>
            <w:tcW w:w="1468" w:type="dxa"/>
            <w:tcBorders>
              <w:top w:val="single" w:sz="4" w:space="0" w:color="auto"/>
              <w:left w:val="single" w:sz="4" w:space="0" w:color="auto"/>
              <w:bottom w:val="nil"/>
              <w:right w:val="single" w:sz="4" w:space="0" w:color="auto"/>
            </w:tcBorders>
            <w:vAlign w:val="center"/>
            <w:hideMark/>
          </w:tcPr>
          <w:p w14:paraId="0C6F1A94" w14:textId="77777777" w:rsidR="00F8277A" w:rsidRPr="00050EB8" w:rsidRDefault="00F8277A" w:rsidP="00BC1FE2">
            <w:pPr>
              <w:keepNext/>
              <w:keepLines/>
              <w:spacing w:after="0"/>
              <w:jc w:val="center"/>
              <w:rPr>
                <w:rFonts w:ascii="Arial" w:hAnsi="Arial"/>
                <w:color w:val="000000"/>
                <w:sz w:val="18"/>
                <w:lang w:eastAsia="zh-CN"/>
              </w:rPr>
            </w:pPr>
            <w:r w:rsidRPr="009253A0">
              <w:rPr>
                <w:rFonts w:ascii="Arial" w:hAnsi="Arial"/>
                <w:color w:val="000000"/>
                <w:sz w:val="18"/>
                <w:lang w:eastAsia="zh-CN"/>
              </w:rPr>
              <w:t>CA_n</w:t>
            </w:r>
            <w:r>
              <w:rPr>
                <w:rFonts w:ascii="Arial" w:hAnsi="Arial"/>
                <w:color w:val="000000"/>
                <w:sz w:val="18"/>
                <w:lang w:eastAsia="zh-CN"/>
              </w:rPr>
              <w:t>7</w:t>
            </w:r>
            <w:r w:rsidRPr="009253A0">
              <w:rPr>
                <w:rFonts w:ascii="Arial" w:hAnsi="Arial"/>
                <w:color w:val="000000"/>
                <w:sz w:val="18"/>
                <w:lang w:eastAsia="zh-CN"/>
              </w:rPr>
              <w:t>A-n</w:t>
            </w:r>
            <w:r>
              <w:rPr>
                <w:rFonts w:ascii="Arial" w:hAnsi="Arial"/>
                <w:color w:val="000000"/>
                <w:sz w:val="18"/>
                <w:lang w:eastAsia="zh-CN"/>
              </w:rPr>
              <w:t>71</w:t>
            </w:r>
            <w:r w:rsidRPr="009253A0">
              <w:rPr>
                <w:rFonts w:ascii="Arial" w:hAnsi="Arial"/>
                <w:color w:val="000000"/>
                <w:sz w:val="18"/>
                <w:lang w:eastAsia="zh-CN"/>
              </w:rPr>
              <w:t>A-n</w:t>
            </w:r>
            <w:r>
              <w:rPr>
                <w:rFonts w:ascii="Arial" w:hAnsi="Arial"/>
                <w:color w:val="000000"/>
                <w:sz w:val="18"/>
                <w:lang w:eastAsia="zh-CN"/>
              </w:rPr>
              <w:t>77</w:t>
            </w:r>
            <w:r w:rsidRPr="009253A0">
              <w:rPr>
                <w:rFonts w:ascii="Arial" w:hAnsi="Arial"/>
                <w:color w:val="000000"/>
                <w:sz w:val="18"/>
                <w:lang w:eastAsia="zh-CN"/>
              </w:rPr>
              <w:t>A</w:t>
            </w:r>
          </w:p>
        </w:tc>
        <w:tc>
          <w:tcPr>
            <w:tcW w:w="1067" w:type="dxa"/>
            <w:tcBorders>
              <w:top w:val="single" w:sz="4" w:space="0" w:color="auto"/>
              <w:left w:val="single" w:sz="4" w:space="0" w:color="auto"/>
              <w:bottom w:val="single" w:sz="4" w:space="0" w:color="auto"/>
              <w:right w:val="single" w:sz="4" w:space="0" w:color="auto"/>
            </w:tcBorders>
            <w:vAlign w:val="center"/>
            <w:hideMark/>
          </w:tcPr>
          <w:p w14:paraId="1D5B477B" w14:textId="77777777" w:rsidR="00F8277A" w:rsidRPr="00050EB8" w:rsidRDefault="00F8277A" w:rsidP="00BC1FE2">
            <w:pPr>
              <w:keepNext/>
              <w:keepLines/>
              <w:spacing w:after="0"/>
              <w:jc w:val="center"/>
              <w:rPr>
                <w:rFonts w:ascii="Arial" w:hAnsi="Arial"/>
                <w:color w:val="000000"/>
                <w:sz w:val="18"/>
              </w:rPr>
            </w:pPr>
            <w:r>
              <w:rPr>
                <w:rFonts w:ascii="Arial" w:hAnsi="Arial" w:cs="Arial"/>
                <w:color w:val="000000"/>
                <w:sz w:val="18"/>
                <w:szCs w:val="18"/>
              </w:rPr>
              <w:t>n7</w:t>
            </w:r>
          </w:p>
        </w:tc>
        <w:tc>
          <w:tcPr>
            <w:tcW w:w="1212" w:type="dxa"/>
            <w:tcBorders>
              <w:top w:val="single" w:sz="4" w:space="0" w:color="auto"/>
              <w:left w:val="single" w:sz="4" w:space="0" w:color="auto"/>
              <w:bottom w:val="single" w:sz="4" w:space="0" w:color="auto"/>
              <w:right w:val="single" w:sz="4" w:space="0" w:color="auto"/>
            </w:tcBorders>
            <w:vAlign w:val="center"/>
            <w:hideMark/>
          </w:tcPr>
          <w:p w14:paraId="51D1F780" w14:textId="77777777" w:rsidR="00F8277A" w:rsidRPr="00050EB8" w:rsidRDefault="00F8277A" w:rsidP="00BC1FE2">
            <w:pPr>
              <w:keepNext/>
              <w:keepLines/>
              <w:spacing w:after="0"/>
              <w:jc w:val="right"/>
              <w:rPr>
                <w:rFonts w:ascii="Arial" w:hAnsi="Arial" w:cs="Arial"/>
                <w:color w:val="000000"/>
                <w:sz w:val="18"/>
                <w:lang w:eastAsia="zh-CN"/>
              </w:rPr>
            </w:pPr>
            <w:r>
              <w:rPr>
                <w:rFonts w:ascii="Arial" w:hAnsi="Arial" w:cs="Arial"/>
                <w:color w:val="000000"/>
                <w:sz w:val="18"/>
                <w:szCs w:val="18"/>
              </w:rPr>
              <w:t>2500 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7F10BDB7" w14:textId="77777777" w:rsidR="00F8277A" w:rsidRDefault="00F8277A" w:rsidP="00BC1FE2">
            <w:pPr>
              <w:keepNext/>
              <w:keepLines/>
              <w:spacing w:after="0"/>
              <w:jc w:val="center"/>
              <w:rPr>
                <w:rFonts w:ascii="Arial" w:hAnsi="Arial" w:cs="Arial"/>
                <w:color w:val="000000"/>
                <w:sz w:val="18"/>
              </w:rPr>
            </w:pPr>
            <w:r>
              <w:rPr>
                <w:rFonts w:ascii="Arial" w:hAnsi="Arial" w:cs="Arial"/>
                <w:color w:val="000000"/>
                <w:sz w:val="18"/>
                <w:szCs w:val="18"/>
              </w:rPr>
              <w:t>–</w:t>
            </w:r>
          </w:p>
        </w:tc>
        <w:tc>
          <w:tcPr>
            <w:tcW w:w="1200" w:type="dxa"/>
            <w:tcBorders>
              <w:top w:val="single" w:sz="4" w:space="0" w:color="auto"/>
              <w:left w:val="single" w:sz="4" w:space="0" w:color="auto"/>
              <w:bottom w:val="single" w:sz="4" w:space="0" w:color="auto"/>
              <w:right w:val="single" w:sz="4" w:space="0" w:color="auto"/>
            </w:tcBorders>
            <w:vAlign w:val="center"/>
            <w:hideMark/>
          </w:tcPr>
          <w:p w14:paraId="404B1BFA" w14:textId="77777777" w:rsidR="00F8277A" w:rsidRPr="00050EB8" w:rsidRDefault="00F8277A" w:rsidP="00BC1FE2">
            <w:pPr>
              <w:keepNext/>
              <w:keepLines/>
              <w:spacing w:after="0"/>
              <w:rPr>
                <w:rFonts w:ascii="Arial" w:hAnsi="Arial" w:cs="Arial"/>
                <w:color w:val="000000"/>
                <w:sz w:val="18"/>
                <w:lang w:eastAsia="zh-CN"/>
              </w:rPr>
            </w:pPr>
            <w:r>
              <w:rPr>
                <w:rFonts w:ascii="Arial" w:hAnsi="Arial" w:cs="Arial"/>
                <w:color w:val="000000"/>
                <w:sz w:val="18"/>
                <w:szCs w:val="18"/>
              </w:rPr>
              <w:t>2570 MHz</w:t>
            </w:r>
          </w:p>
        </w:tc>
        <w:tc>
          <w:tcPr>
            <w:tcW w:w="1210" w:type="dxa"/>
            <w:tcBorders>
              <w:top w:val="single" w:sz="4" w:space="0" w:color="auto"/>
              <w:left w:val="single" w:sz="4" w:space="0" w:color="auto"/>
              <w:bottom w:val="single" w:sz="4" w:space="0" w:color="auto"/>
              <w:right w:val="single" w:sz="4" w:space="0" w:color="auto"/>
            </w:tcBorders>
            <w:vAlign w:val="center"/>
            <w:hideMark/>
          </w:tcPr>
          <w:p w14:paraId="1C7D2176" w14:textId="77777777" w:rsidR="00F8277A" w:rsidRPr="00050EB8" w:rsidRDefault="00F8277A" w:rsidP="00BC1FE2">
            <w:pPr>
              <w:keepNext/>
              <w:keepLines/>
              <w:spacing w:after="0"/>
              <w:jc w:val="right"/>
              <w:rPr>
                <w:rFonts w:ascii="Arial" w:hAnsi="Arial" w:cs="Arial"/>
                <w:color w:val="000000"/>
                <w:sz w:val="18"/>
                <w:lang w:eastAsia="zh-CN"/>
              </w:rPr>
            </w:pPr>
            <w:r>
              <w:rPr>
                <w:rFonts w:ascii="Arial" w:hAnsi="Arial" w:cs="Arial"/>
                <w:color w:val="000000"/>
                <w:sz w:val="18"/>
                <w:szCs w:val="18"/>
              </w:rPr>
              <w:t>2620 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077964F7" w14:textId="77777777" w:rsidR="00F8277A" w:rsidRDefault="00F8277A" w:rsidP="00BC1FE2">
            <w:pPr>
              <w:keepNext/>
              <w:keepLines/>
              <w:spacing w:after="0"/>
              <w:jc w:val="center"/>
              <w:rPr>
                <w:rFonts w:ascii="Arial" w:hAnsi="Arial" w:cs="Arial"/>
                <w:color w:val="000000"/>
                <w:sz w:val="18"/>
              </w:rPr>
            </w:pPr>
            <w:r>
              <w:rPr>
                <w:rFonts w:ascii="Arial" w:hAnsi="Arial" w:cs="Arial"/>
                <w:color w:val="000000"/>
                <w:sz w:val="18"/>
                <w:szCs w:val="18"/>
              </w:rPr>
              <w:t>–</w:t>
            </w:r>
          </w:p>
        </w:tc>
        <w:tc>
          <w:tcPr>
            <w:tcW w:w="1401" w:type="dxa"/>
            <w:tcBorders>
              <w:top w:val="single" w:sz="4" w:space="0" w:color="auto"/>
              <w:left w:val="single" w:sz="4" w:space="0" w:color="auto"/>
              <w:bottom w:val="single" w:sz="4" w:space="0" w:color="auto"/>
              <w:right w:val="single" w:sz="4" w:space="0" w:color="auto"/>
            </w:tcBorders>
            <w:vAlign w:val="center"/>
            <w:hideMark/>
          </w:tcPr>
          <w:p w14:paraId="57231AF1" w14:textId="77777777" w:rsidR="00F8277A" w:rsidRPr="00050EB8" w:rsidRDefault="00F8277A" w:rsidP="00BC1FE2">
            <w:pPr>
              <w:keepNext/>
              <w:keepLines/>
              <w:spacing w:after="0"/>
              <w:rPr>
                <w:rFonts w:ascii="Arial" w:hAnsi="Arial" w:cs="Arial"/>
                <w:color w:val="000000"/>
                <w:sz w:val="18"/>
                <w:lang w:eastAsia="zh-CN"/>
              </w:rPr>
            </w:pPr>
            <w:r>
              <w:rPr>
                <w:rFonts w:ascii="Arial" w:hAnsi="Arial" w:cs="Arial"/>
                <w:color w:val="000000"/>
                <w:sz w:val="18"/>
                <w:szCs w:val="18"/>
              </w:rPr>
              <w:t>2690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8CD66C4" w14:textId="77777777" w:rsidR="00F8277A" w:rsidRPr="00050EB8" w:rsidRDefault="00F8277A" w:rsidP="00BC1FE2">
            <w:pPr>
              <w:keepNext/>
              <w:keepLines/>
              <w:spacing w:after="0"/>
              <w:jc w:val="center"/>
              <w:rPr>
                <w:rFonts w:ascii="Arial" w:hAnsi="Arial"/>
                <w:color w:val="000000"/>
                <w:sz w:val="18"/>
                <w:lang w:eastAsia="zh-CN"/>
              </w:rPr>
            </w:pPr>
            <w:r>
              <w:rPr>
                <w:rFonts w:ascii="Arial" w:hAnsi="Arial" w:cs="Arial"/>
                <w:color w:val="000000"/>
                <w:sz w:val="18"/>
                <w:szCs w:val="18"/>
              </w:rPr>
              <w:t>FDD</w:t>
            </w:r>
          </w:p>
        </w:tc>
      </w:tr>
      <w:tr w:rsidR="00F8277A" w14:paraId="06DD0EFA" w14:textId="77777777" w:rsidTr="00BC1FE2">
        <w:trPr>
          <w:trHeight w:val="225"/>
          <w:jc w:val="center"/>
        </w:trPr>
        <w:tc>
          <w:tcPr>
            <w:tcW w:w="0" w:type="auto"/>
            <w:tcBorders>
              <w:top w:val="nil"/>
              <w:left w:val="single" w:sz="4" w:space="0" w:color="auto"/>
              <w:bottom w:val="nil"/>
              <w:right w:val="single" w:sz="4" w:space="0" w:color="auto"/>
            </w:tcBorders>
            <w:vAlign w:val="center"/>
            <w:hideMark/>
          </w:tcPr>
          <w:p w14:paraId="57E6A64A" w14:textId="77777777" w:rsidR="00F8277A" w:rsidRPr="00050EB8" w:rsidRDefault="00F8277A" w:rsidP="00BC1FE2">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46865367" w14:textId="77777777" w:rsidR="00F8277A" w:rsidRPr="00050EB8" w:rsidRDefault="00F8277A" w:rsidP="00BC1FE2">
            <w:pPr>
              <w:keepNext/>
              <w:keepLines/>
              <w:spacing w:after="0"/>
              <w:jc w:val="center"/>
              <w:rPr>
                <w:rFonts w:ascii="Arial" w:hAnsi="Arial"/>
                <w:color w:val="000000"/>
                <w:sz w:val="18"/>
              </w:rPr>
            </w:pPr>
            <w:r>
              <w:rPr>
                <w:rFonts w:ascii="Arial" w:hAnsi="Arial" w:cs="Arial"/>
                <w:color w:val="000000"/>
                <w:sz w:val="18"/>
                <w:szCs w:val="18"/>
              </w:rPr>
              <w:t>n71</w:t>
            </w:r>
          </w:p>
        </w:tc>
        <w:tc>
          <w:tcPr>
            <w:tcW w:w="1212" w:type="dxa"/>
            <w:tcBorders>
              <w:top w:val="single" w:sz="4" w:space="0" w:color="auto"/>
              <w:left w:val="single" w:sz="4" w:space="0" w:color="auto"/>
              <w:bottom w:val="single" w:sz="4" w:space="0" w:color="auto"/>
              <w:right w:val="single" w:sz="4" w:space="0" w:color="auto"/>
            </w:tcBorders>
            <w:vAlign w:val="center"/>
          </w:tcPr>
          <w:p w14:paraId="2A3A6D30" w14:textId="77777777" w:rsidR="00F8277A" w:rsidRPr="00050EB8" w:rsidRDefault="00F8277A" w:rsidP="00BC1FE2">
            <w:pPr>
              <w:keepNext/>
              <w:keepLines/>
              <w:spacing w:after="0"/>
              <w:jc w:val="right"/>
              <w:rPr>
                <w:rFonts w:ascii="Arial" w:hAnsi="Arial" w:cs="Arial"/>
                <w:color w:val="000000"/>
                <w:sz w:val="18"/>
                <w:lang w:eastAsia="zh-CN"/>
              </w:rPr>
            </w:pPr>
            <w:r>
              <w:rPr>
                <w:rFonts w:ascii="Arial" w:hAnsi="Arial" w:cs="Arial"/>
                <w:color w:val="000000"/>
                <w:sz w:val="18"/>
                <w:szCs w:val="18"/>
              </w:rPr>
              <w:t>663 MHz</w:t>
            </w:r>
          </w:p>
        </w:tc>
        <w:tc>
          <w:tcPr>
            <w:tcW w:w="317" w:type="dxa"/>
            <w:tcBorders>
              <w:top w:val="single" w:sz="4" w:space="0" w:color="auto"/>
              <w:left w:val="single" w:sz="4" w:space="0" w:color="auto"/>
              <w:bottom w:val="single" w:sz="4" w:space="0" w:color="auto"/>
              <w:right w:val="single" w:sz="4" w:space="0" w:color="auto"/>
            </w:tcBorders>
            <w:vAlign w:val="center"/>
          </w:tcPr>
          <w:p w14:paraId="1E7B8AF4" w14:textId="77777777" w:rsidR="00F8277A" w:rsidRDefault="00F8277A" w:rsidP="00BC1FE2">
            <w:pPr>
              <w:keepNext/>
              <w:keepLines/>
              <w:spacing w:after="0"/>
              <w:jc w:val="center"/>
              <w:rPr>
                <w:rFonts w:ascii="Arial" w:hAnsi="Arial" w:cs="Arial"/>
                <w:color w:val="000000"/>
                <w:sz w:val="18"/>
              </w:rPr>
            </w:pPr>
            <w:r>
              <w:rPr>
                <w:rFonts w:ascii="Arial" w:hAnsi="Arial" w:cs="Arial"/>
                <w:color w:val="000000"/>
                <w:sz w:val="18"/>
                <w:szCs w:val="18"/>
              </w:rPr>
              <w:t>–</w:t>
            </w:r>
          </w:p>
        </w:tc>
        <w:tc>
          <w:tcPr>
            <w:tcW w:w="1200" w:type="dxa"/>
            <w:tcBorders>
              <w:top w:val="single" w:sz="4" w:space="0" w:color="auto"/>
              <w:left w:val="single" w:sz="4" w:space="0" w:color="auto"/>
              <w:bottom w:val="single" w:sz="4" w:space="0" w:color="auto"/>
              <w:right w:val="single" w:sz="4" w:space="0" w:color="auto"/>
            </w:tcBorders>
            <w:vAlign w:val="center"/>
          </w:tcPr>
          <w:p w14:paraId="048E752E" w14:textId="77777777" w:rsidR="00F8277A" w:rsidRPr="00050EB8" w:rsidRDefault="00F8277A" w:rsidP="00BC1FE2">
            <w:pPr>
              <w:keepNext/>
              <w:keepLines/>
              <w:spacing w:after="0"/>
              <w:rPr>
                <w:rFonts w:ascii="Arial" w:hAnsi="Arial" w:cs="Arial"/>
                <w:color w:val="000000"/>
                <w:sz w:val="18"/>
                <w:lang w:eastAsia="zh-CN"/>
              </w:rPr>
            </w:pPr>
            <w:r>
              <w:rPr>
                <w:rFonts w:ascii="Arial" w:hAnsi="Arial" w:cs="Arial"/>
                <w:color w:val="000000"/>
                <w:sz w:val="18"/>
                <w:szCs w:val="18"/>
              </w:rPr>
              <w:t>698 MHz</w:t>
            </w:r>
          </w:p>
        </w:tc>
        <w:tc>
          <w:tcPr>
            <w:tcW w:w="1210" w:type="dxa"/>
            <w:tcBorders>
              <w:top w:val="single" w:sz="4" w:space="0" w:color="auto"/>
              <w:left w:val="single" w:sz="4" w:space="0" w:color="auto"/>
              <w:bottom w:val="single" w:sz="4" w:space="0" w:color="auto"/>
              <w:right w:val="single" w:sz="4" w:space="0" w:color="auto"/>
            </w:tcBorders>
            <w:vAlign w:val="center"/>
          </w:tcPr>
          <w:p w14:paraId="68322493" w14:textId="77777777" w:rsidR="00F8277A" w:rsidRPr="00050EB8" w:rsidRDefault="00F8277A" w:rsidP="00BC1FE2">
            <w:pPr>
              <w:keepNext/>
              <w:keepLines/>
              <w:spacing w:after="0"/>
              <w:jc w:val="right"/>
              <w:rPr>
                <w:rFonts w:ascii="Arial" w:hAnsi="Arial" w:cs="Arial"/>
                <w:color w:val="000000"/>
                <w:sz w:val="18"/>
                <w:lang w:eastAsia="zh-CN"/>
              </w:rPr>
            </w:pPr>
            <w:r>
              <w:rPr>
                <w:rFonts w:ascii="Arial" w:hAnsi="Arial" w:cs="Arial"/>
                <w:color w:val="000000"/>
                <w:sz w:val="18"/>
                <w:szCs w:val="18"/>
              </w:rPr>
              <w:t>617 MHz</w:t>
            </w:r>
          </w:p>
        </w:tc>
        <w:tc>
          <w:tcPr>
            <w:tcW w:w="317" w:type="dxa"/>
            <w:tcBorders>
              <w:top w:val="single" w:sz="4" w:space="0" w:color="auto"/>
              <w:left w:val="single" w:sz="4" w:space="0" w:color="auto"/>
              <w:bottom w:val="single" w:sz="4" w:space="0" w:color="auto"/>
              <w:right w:val="single" w:sz="4" w:space="0" w:color="auto"/>
            </w:tcBorders>
            <w:vAlign w:val="center"/>
          </w:tcPr>
          <w:p w14:paraId="66B20473" w14:textId="77777777" w:rsidR="00F8277A" w:rsidRDefault="00F8277A" w:rsidP="00BC1FE2">
            <w:pPr>
              <w:keepNext/>
              <w:keepLines/>
              <w:spacing w:after="0"/>
              <w:jc w:val="right"/>
              <w:rPr>
                <w:rFonts w:ascii="Arial" w:hAnsi="Arial" w:cs="Arial"/>
                <w:color w:val="000000"/>
                <w:sz w:val="18"/>
                <w:lang w:eastAsia="zh-CN"/>
              </w:rPr>
            </w:pPr>
            <w:r>
              <w:rPr>
                <w:rFonts w:ascii="Arial" w:hAnsi="Arial" w:cs="Arial"/>
                <w:color w:val="000000"/>
                <w:sz w:val="18"/>
                <w:szCs w:val="18"/>
              </w:rPr>
              <w:t>–</w:t>
            </w:r>
          </w:p>
        </w:tc>
        <w:tc>
          <w:tcPr>
            <w:tcW w:w="1401" w:type="dxa"/>
            <w:tcBorders>
              <w:top w:val="single" w:sz="4" w:space="0" w:color="auto"/>
              <w:left w:val="single" w:sz="4" w:space="0" w:color="auto"/>
              <w:bottom w:val="single" w:sz="4" w:space="0" w:color="auto"/>
              <w:right w:val="single" w:sz="4" w:space="0" w:color="auto"/>
            </w:tcBorders>
            <w:vAlign w:val="center"/>
          </w:tcPr>
          <w:p w14:paraId="5661A2F1" w14:textId="77777777" w:rsidR="00F8277A" w:rsidRPr="00050EB8" w:rsidRDefault="00F8277A" w:rsidP="00BC1FE2">
            <w:pPr>
              <w:keepNext/>
              <w:keepLines/>
              <w:spacing w:after="0"/>
              <w:rPr>
                <w:rFonts w:ascii="Arial" w:hAnsi="Arial" w:cs="Arial"/>
                <w:color w:val="000000"/>
                <w:sz w:val="18"/>
                <w:lang w:eastAsia="zh-CN"/>
              </w:rPr>
            </w:pPr>
            <w:r>
              <w:rPr>
                <w:rFonts w:ascii="Arial" w:hAnsi="Arial" w:cs="Arial"/>
                <w:color w:val="000000"/>
                <w:sz w:val="18"/>
                <w:szCs w:val="18"/>
              </w:rPr>
              <w:t>652 MHz</w:t>
            </w:r>
          </w:p>
        </w:tc>
        <w:tc>
          <w:tcPr>
            <w:tcW w:w="850" w:type="dxa"/>
            <w:tcBorders>
              <w:top w:val="single" w:sz="4" w:space="0" w:color="auto"/>
              <w:left w:val="single" w:sz="4" w:space="0" w:color="auto"/>
              <w:bottom w:val="single" w:sz="4" w:space="0" w:color="auto"/>
              <w:right w:val="single" w:sz="4" w:space="0" w:color="auto"/>
            </w:tcBorders>
            <w:vAlign w:val="center"/>
          </w:tcPr>
          <w:p w14:paraId="7AB4D85B" w14:textId="77777777" w:rsidR="00F8277A" w:rsidRPr="00050EB8" w:rsidRDefault="00F8277A" w:rsidP="00BC1FE2">
            <w:pPr>
              <w:keepNext/>
              <w:keepLines/>
              <w:spacing w:after="0"/>
              <w:jc w:val="center"/>
              <w:rPr>
                <w:rFonts w:ascii="Arial" w:hAnsi="Arial"/>
                <w:color w:val="000000"/>
                <w:sz w:val="18"/>
                <w:lang w:eastAsia="zh-CN"/>
              </w:rPr>
            </w:pPr>
            <w:r>
              <w:rPr>
                <w:rFonts w:ascii="Arial" w:hAnsi="Arial" w:cs="Arial"/>
                <w:color w:val="000000"/>
                <w:sz w:val="18"/>
                <w:szCs w:val="18"/>
              </w:rPr>
              <w:t>FDD</w:t>
            </w:r>
          </w:p>
        </w:tc>
      </w:tr>
      <w:tr w:rsidR="00F8277A" w14:paraId="250799F1" w14:textId="77777777" w:rsidTr="00BC1FE2">
        <w:trPr>
          <w:trHeight w:val="225"/>
          <w:jc w:val="center"/>
        </w:trPr>
        <w:tc>
          <w:tcPr>
            <w:tcW w:w="0" w:type="auto"/>
            <w:tcBorders>
              <w:top w:val="nil"/>
              <w:left w:val="single" w:sz="4" w:space="0" w:color="auto"/>
              <w:bottom w:val="single" w:sz="4" w:space="0" w:color="auto"/>
              <w:right w:val="single" w:sz="4" w:space="0" w:color="auto"/>
            </w:tcBorders>
            <w:vAlign w:val="center"/>
            <w:hideMark/>
          </w:tcPr>
          <w:p w14:paraId="6994404B" w14:textId="77777777" w:rsidR="00F8277A" w:rsidRPr="00050EB8" w:rsidRDefault="00F8277A" w:rsidP="00BC1FE2">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7737547" w14:textId="77777777" w:rsidR="00F8277A" w:rsidRPr="00050EB8" w:rsidRDefault="00F8277A" w:rsidP="00BC1FE2">
            <w:pPr>
              <w:keepNext/>
              <w:keepLines/>
              <w:spacing w:after="0"/>
              <w:jc w:val="center"/>
              <w:rPr>
                <w:rFonts w:ascii="Arial" w:hAnsi="Arial"/>
                <w:color w:val="000000"/>
                <w:sz w:val="18"/>
                <w:lang w:eastAsia="zh-CN"/>
              </w:rPr>
            </w:pPr>
            <w:r>
              <w:rPr>
                <w:rFonts w:ascii="Arial" w:hAnsi="Arial" w:cs="Arial"/>
                <w:color w:val="000000"/>
                <w:sz w:val="18"/>
                <w:szCs w:val="18"/>
              </w:rPr>
              <w:t>n77</w:t>
            </w:r>
          </w:p>
        </w:tc>
        <w:tc>
          <w:tcPr>
            <w:tcW w:w="1212" w:type="dxa"/>
            <w:tcBorders>
              <w:top w:val="single" w:sz="4" w:space="0" w:color="auto"/>
              <w:left w:val="single" w:sz="4" w:space="0" w:color="auto"/>
              <w:bottom w:val="single" w:sz="4" w:space="0" w:color="auto"/>
              <w:right w:val="single" w:sz="4" w:space="0" w:color="auto"/>
            </w:tcBorders>
            <w:vAlign w:val="center"/>
            <w:hideMark/>
          </w:tcPr>
          <w:p w14:paraId="2367248C" w14:textId="77777777" w:rsidR="00F8277A" w:rsidRPr="00050EB8" w:rsidRDefault="00F8277A" w:rsidP="00BC1FE2">
            <w:pPr>
              <w:keepNext/>
              <w:keepLines/>
              <w:spacing w:after="0"/>
              <w:jc w:val="right"/>
              <w:rPr>
                <w:rFonts w:ascii="Arial" w:hAnsi="Arial" w:cs="Arial"/>
                <w:color w:val="000000"/>
                <w:sz w:val="18"/>
                <w:lang w:eastAsia="zh-CN"/>
              </w:rPr>
            </w:pPr>
            <w:r>
              <w:rPr>
                <w:rFonts w:ascii="Arial" w:hAnsi="Arial" w:cs="Arial"/>
                <w:color w:val="000000"/>
                <w:sz w:val="18"/>
                <w:szCs w:val="18"/>
              </w:rPr>
              <w:t>3300 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46F1DD29" w14:textId="77777777" w:rsidR="00F8277A" w:rsidRDefault="00F8277A" w:rsidP="00BC1FE2">
            <w:pPr>
              <w:keepNext/>
              <w:keepLines/>
              <w:spacing w:after="0"/>
              <w:jc w:val="center"/>
              <w:rPr>
                <w:rFonts w:ascii="Arial" w:hAnsi="Arial" w:cs="Arial"/>
                <w:color w:val="000000"/>
                <w:sz w:val="18"/>
              </w:rPr>
            </w:pPr>
            <w:r>
              <w:rPr>
                <w:rFonts w:ascii="Arial" w:hAnsi="Arial" w:cs="Arial"/>
                <w:color w:val="000000"/>
                <w:sz w:val="18"/>
                <w:szCs w:val="18"/>
              </w:rPr>
              <w:t>–</w:t>
            </w:r>
          </w:p>
        </w:tc>
        <w:tc>
          <w:tcPr>
            <w:tcW w:w="1200" w:type="dxa"/>
            <w:tcBorders>
              <w:top w:val="single" w:sz="4" w:space="0" w:color="auto"/>
              <w:left w:val="single" w:sz="4" w:space="0" w:color="auto"/>
              <w:bottom w:val="single" w:sz="4" w:space="0" w:color="auto"/>
              <w:right w:val="single" w:sz="4" w:space="0" w:color="auto"/>
            </w:tcBorders>
            <w:vAlign w:val="center"/>
            <w:hideMark/>
          </w:tcPr>
          <w:p w14:paraId="47BE409D" w14:textId="77777777" w:rsidR="00F8277A" w:rsidRPr="00050EB8" w:rsidRDefault="00F8277A" w:rsidP="00BC1FE2">
            <w:pPr>
              <w:keepNext/>
              <w:keepLines/>
              <w:spacing w:after="0"/>
              <w:rPr>
                <w:rFonts w:ascii="Arial" w:hAnsi="Arial" w:cs="Arial"/>
                <w:color w:val="000000"/>
                <w:sz w:val="18"/>
                <w:lang w:eastAsia="zh-CN"/>
              </w:rPr>
            </w:pPr>
            <w:r>
              <w:rPr>
                <w:rFonts w:ascii="Arial" w:hAnsi="Arial" w:cs="Arial"/>
                <w:color w:val="000000"/>
                <w:sz w:val="18"/>
                <w:szCs w:val="18"/>
              </w:rPr>
              <w:t>4200 MHz</w:t>
            </w:r>
          </w:p>
        </w:tc>
        <w:tc>
          <w:tcPr>
            <w:tcW w:w="1210" w:type="dxa"/>
            <w:tcBorders>
              <w:top w:val="single" w:sz="4" w:space="0" w:color="auto"/>
              <w:left w:val="single" w:sz="4" w:space="0" w:color="auto"/>
              <w:bottom w:val="single" w:sz="4" w:space="0" w:color="auto"/>
              <w:right w:val="single" w:sz="4" w:space="0" w:color="auto"/>
            </w:tcBorders>
            <w:vAlign w:val="center"/>
            <w:hideMark/>
          </w:tcPr>
          <w:p w14:paraId="68C1B541" w14:textId="77777777" w:rsidR="00F8277A" w:rsidRPr="00050EB8" w:rsidRDefault="00F8277A" w:rsidP="00BC1FE2">
            <w:pPr>
              <w:keepNext/>
              <w:keepLines/>
              <w:spacing w:after="0"/>
              <w:jc w:val="right"/>
              <w:rPr>
                <w:rFonts w:ascii="Arial" w:hAnsi="Arial" w:cs="Arial"/>
                <w:color w:val="000000"/>
                <w:sz w:val="18"/>
                <w:lang w:eastAsia="zh-CN"/>
              </w:rPr>
            </w:pPr>
            <w:r>
              <w:rPr>
                <w:rFonts w:ascii="Arial" w:hAnsi="Arial" w:cs="Arial"/>
                <w:color w:val="000000"/>
                <w:sz w:val="18"/>
                <w:szCs w:val="18"/>
              </w:rPr>
              <w:t>3300 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6A535FDE" w14:textId="77777777" w:rsidR="00F8277A" w:rsidRDefault="00F8277A" w:rsidP="00BC1FE2">
            <w:pPr>
              <w:keepNext/>
              <w:keepLines/>
              <w:spacing w:after="0"/>
              <w:jc w:val="center"/>
              <w:rPr>
                <w:rFonts w:ascii="Arial" w:hAnsi="Arial" w:cs="Arial"/>
                <w:color w:val="000000"/>
                <w:sz w:val="18"/>
              </w:rPr>
            </w:pPr>
            <w:r>
              <w:rPr>
                <w:rFonts w:ascii="Arial" w:hAnsi="Arial" w:cs="Arial"/>
                <w:color w:val="000000"/>
                <w:sz w:val="18"/>
                <w:szCs w:val="18"/>
              </w:rPr>
              <w:t>–</w:t>
            </w:r>
          </w:p>
        </w:tc>
        <w:tc>
          <w:tcPr>
            <w:tcW w:w="1401" w:type="dxa"/>
            <w:tcBorders>
              <w:top w:val="single" w:sz="4" w:space="0" w:color="auto"/>
              <w:left w:val="single" w:sz="4" w:space="0" w:color="auto"/>
              <w:bottom w:val="single" w:sz="4" w:space="0" w:color="auto"/>
              <w:right w:val="single" w:sz="4" w:space="0" w:color="auto"/>
            </w:tcBorders>
            <w:vAlign w:val="center"/>
            <w:hideMark/>
          </w:tcPr>
          <w:p w14:paraId="1B91BF03" w14:textId="77777777" w:rsidR="00F8277A" w:rsidRPr="00050EB8" w:rsidRDefault="00F8277A" w:rsidP="00BC1FE2">
            <w:pPr>
              <w:keepNext/>
              <w:keepLines/>
              <w:spacing w:after="0"/>
              <w:rPr>
                <w:rFonts w:ascii="Arial" w:hAnsi="Arial" w:cs="Arial"/>
                <w:color w:val="000000"/>
                <w:sz w:val="18"/>
                <w:lang w:eastAsia="zh-CN"/>
              </w:rPr>
            </w:pPr>
            <w:r>
              <w:rPr>
                <w:rFonts w:ascii="Arial" w:hAnsi="Arial" w:cs="Arial"/>
                <w:color w:val="000000"/>
                <w:sz w:val="18"/>
                <w:szCs w:val="18"/>
              </w:rPr>
              <w:t>4200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41599721" w14:textId="77777777" w:rsidR="00F8277A" w:rsidRPr="00050EB8" w:rsidRDefault="00F8277A" w:rsidP="00BC1FE2">
            <w:pPr>
              <w:keepNext/>
              <w:keepLines/>
              <w:spacing w:after="0"/>
              <w:jc w:val="center"/>
              <w:rPr>
                <w:rFonts w:ascii="Arial" w:hAnsi="Arial" w:cs="Arial"/>
                <w:color w:val="000000"/>
                <w:sz w:val="18"/>
                <w:szCs w:val="18"/>
                <w:lang w:eastAsia="zh-CN"/>
              </w:rPr>
            </w:pPr>
            <w:r>
              <w:rPr>
                <w:rFonts w:ascii="Arial" w:hAnsi="Arial" w:cs="Arial"/>
                <w:color w:val="000000"/>
                <w:sz w:val="18"/>
                <w:szCs w:val="18"/>
              </w:rPr>
              <w:t>TDD</w:t>
            </w:r>
          </w:p>
        </w:tc>
      </w:tr>
    </w:tbl>
    <w:p w14:paraId="2FA97AEF" w14:textId="77777777" w:rsidR="00F8277A" w:rsidRDefault="00F8277A" w:rsidP="00F8277A">
      <w:pPr>
        <w:rPr>
          <w:lang w:eastAsia="ko-KR"/>
        </w:rPr>
      </w:pPr>
    </w:p>
    <w:p w14:paraId="13DDE823" w14:textId="433F1E87" w:rsidR="00F8277A" w:rsidRPr="00A20126" w:rsidRDefault="00F8277A" w:rsidP="00F8277A">
      <w:pPr>
        <w:pStyle w:val="41"/>
      </w:pPr>
      <w:bookmarkStart w:id="245" w:name="_Toc136288240"/>
      <w:r w:rsidRPr="00A20126">
        <w:t>5.</w:t>
      </w:r>
      <w:r>
        <w:t>19</w:t>
      </w:r>
      <w:r>
        <w:rPr>
          <w:rFonts w:hint="eastAsia"/>
        </w:rPr>
        <w:t>.</w:t>
      </w:r>
      <w:r>
        <w:t>1.2</w:t>
      </w:r>
      <w:r>
        <w:tab/>
        <w:t xml:space="preserve">Channel bandwidths per operating band for </w:t>
      </w:r>
      <w:r>
        <w:rPr>
          <w:rFonts w:hint="eastAsia"/>
        </w:rPr>
        <w:t>CA</w:t>
      </w:r>
      <w:bookmarkEnd w:id="245"/>
    </w:p>
    <w:p w14:paraId="431F3ADD" w14:textId="7D09C08E" w:rsidR="00F8277A" w:rsidRPr="00A20126" w:rsidRDefault="00F8277A" w:rsidP="00F8277A">
      <w:pPr>
        <w:pStyle w:val="TH"/>
        <w:rPr>
          <w:rFonts w:cs="Arial"/>
        </w:rPr>
      </w:pPr>
      <w:r>
        <w:rPr>
          <w:rFonts w:cs="Arial"/>
        </w:rPr>
        <w:t xml:space="preserve">Table </w:t>
      </w:r>
      <w:r w:rsidRPr="00A20126">
        <w:rPr>
          <w:rFonts w:cs="Arial"/>
        </w:rPr>
        <w:t>5.</w:t>
      </w:r>
      <w:r>
        <w:rPr>
          <w:rFonts w:cs="Arial"/>
        </w:rPr>
        <w:t xml:space="preserve">19.1.2-1: Supported bandwidths per </w:t>
      </w:r>
      <w:r w:rsidRPr="00A20126">
        <w:rPr>
          <w:rFonts w:cs="Arial"/>
        </w:rPr>
        <w:t>CA</w:t>
      </w:r>
      <w:r>
        <w:rPr>
          <w:rFonts w:cs="Arial"/>
        </w:rPr>
        <w:t xml:space="preserve"> band combination of </w:t>
      </w:r>
      <w:r w:rsidRPr="00467ADF">
        <w:rPr>
          <w:rFonts w:cs="Arial"/>
        </w:rPr>
        <w:t>band n</w:t>
      </w:r>
      <w:r>
        <w:rPr>
          <w:rFonts w:cs="Arial"/>
        </w:rPr>
        <w:t>7</w:t>
      </w:r>
      <w:r w:rsidRPr="00467ADF">
        <w:rPr>
          <w:rFonts w:cs="Arial"/>
        </w:rPr>
        <w:t>+n</w:t>
      </w:r>
      <w:r>
        <w:rPr>
          <w:rFonts w:cs="Arial"/>
        </w:rPr>
        <w:t>71</w:t>
      </w:r>
      <w:r w:rsidRPr="00467ADF">
        <w:rPr>
          <w:rFonts w:cs="Arial"/>
        </w:rPr>
        <w:t>+n</w:t>
      </w:r>
      <w:r>
        <w:rPr>
          <w:rFonts w:cs="Arial"/>
        </w:rPr>
        <w:t>77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F8277A" w14:paraId="3457486C" w14:textId="77777777" w:rsidTr="00BC1FE2">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20221A50" w14:textId="77777777" w:rsidR="00F8277A" w:rsidRDefault="00F8277A" w:rsidP="00BC1FE2">
            <w:pPr>
              <w:pStyle w:val="TAH"/>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5758235D" w14:textId="77777777" w:rsidR="00F8277A" w:rsidRDefault="00F8277A" w:rsidP="00BC1FE2">
            <w:pPr>
              <w:pStyle w:val="TAH"/>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6B517861" w14:textId="77777777" w:rsidR="00F8277A" w:rsidRDefault="00F8277A" w:rsidP="00BC1FE2">
            <w:pPr>
              <w:pStyle w:val="TAH"/>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F841A06" w14:textId="77777777" w:rsidR="00F8277A" w:rsidRDefault="00F8277A" w:rsidP="00BC1FE2">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79E72A86" w14:textId="77777777" w:rsidR="00F8277A" w:rsidRDefault="00F8277A" w:rsidP="00BC1FE2">
            <w:pPr>
              <w:pStyle w:val="TAH"/>
              <w:rPr>
                <w:szCs w:val="18"/>
                <w:lang w:val="en-US" w:eastAsia="zh-CN"/>
              </w:rPr>
            </w:pPr>
            <w:r>
              <w:t>Bandwidth combination set</w:t>
            </w:r>
          </w:p>
        </w:tc>
      </w:tr>
      <w:tr w:rsidR="00F8277A" w14:paraId="43F6449E" w14:textId="77777777" w:rsidTr="00BC1FE2">
        <w:trPr>
          <w:trHeight w:val="187"/>
        </w:trPr>
        <w:tc>
          <w:tcPr>
            <w:tcW w:w="1983" w:type="dxa"/>
            <w:tcBorders>
              <w:top w:val="single" w:sz="4" w:space="0" w:color="auto"/>
              <w:left w:val="single" w:sz="4" w:space="0" w:color="auto"/>
              <w:bottom w:val="nil"/>
              <w:right w:val="single" w:sz="4" w:space="0" w:color="auto"/>
            </w:tcBorders>
            <w:shd w:val="clear" w:color="auto" w:fill="auto"/>
          </w:tcPr>
          <w:p w14:paraId="138226E3" w14:textId="77777777" w:rsidR="00F8277A" w:rsidRDefault="00F8277A" w:rsidP="00BC1FE2">
            <w:pPr>
              <w:pStyle w:val="TAC"/>
              <w:rPr>
                <w:rFonts w:eastAsia="宋体"/>
                <w:szCs w:val="18"/>
                <w:lang w:val="en-US" w:eastAsia="zh-CN"/>
              </w:rPr>
            </w:pPr>
            <w:r w:rsidRPr="00A20613">
              <w:rPr>
                <w:rFonts w:cs="Arial"/>
                <w:color w:val="000000"/>
                <w:szCs w:val="18"/>
              </w:rPr>
              <w:t>CA_n</w:t>
            </w:r>
            <w:r>
              <w:rPr>
                <w:rFonts w:cs="Arial"/>
                <w:color w:val="000000"/>
                <w:szCs w:val="18"/>
              </w:rPr>
              <w:t>7</w:t>
            </w:r>
            <w:r w:rsidRPr="00A20613">
              <w:rPr>
                <w:rFonts w:cs="Arial"/>
                <w:color w:val="000000"/>
                <w:szCs w:val="18"/>
              </w:rPr>
              <w:t>A-n7</w:t>
            </w:r>
            <w:r>
              <w:rPr>
                <w:rFonts w:cs="Arial"/>
                <w:color w:val="000000"/>
                <w:szCs w:val="18"/>
              </w:rPr>
              <w:t>1</w:t>
            </w:r>
            <w:r w:rsidRPr="00A20613">
              <w:rPr>
                <w:rFonts w:cs="Arial"/>
                <w:color w:val="000000"/>
                <w:szCs w:val="18"/>
              </w:rPr>
              <w:t>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1A892B" w14:textId="77777777" w:rsidR="00F8277A" w:rsidRDefault="00F8277A" w:rsidP="00BC1FE2">
            <w:pPr>
              <w:pStyle w:val="TAC"/>
              <w:rPr>
                <w:rFonts w:eastAsia="宋体"/>
                <w:szCs w:val="18"/>
                <w:lang w:val="en-US" w:eastAsia="zh-CN"/>
              </w:rPr>
            </w:pPr>
            <w:r w:rsidRPr="00A20613">
              <w:rPr>
                <w:rFonts w:cs="Arial"/>
                <w:color w:val="000000"/>
                <w:szCs w:val="18"/>
              </w:rPr>
              <w:t>CA_n</w:t>
            </w:r>
            <w:r>
              <w:rPr>
                <w:rFonts w:cs="Arial"/>
                <w:color w:val="000000"/>
                <w:szCs w:val="18"/>
              </w:rPr>
              <w:t>7</w:t>
            </w:r>
            <w:r w:rsidRPr="00A20613">
              <w:rPr>
                <w:rFonts w:cs="Arial"/>
                <w:color w:val="000000"/>
                <w:szCs w:val="18"/>
              </w:rPr>
              <w:t>A-n7</w:t>
            </w:r>
            <w:r>
              <w:rPr>
                <w:rFonts w:cs="Arial"/>
                <w:color w:val="000000"/>
                <w:szCs w:val="18"/>
              </w:rPr>
              <w:t>1</w:t>
            </w:r>
            <w:r w:rsidRPr="00A20613">
              <w:rPr>
                <w:rFonts w:cs="Arial"/>
                <w:color w:val="000000"/>
                <w:szCs w:val="18"/>
              </w:rPr>
              <w:t>A CA_n</w:t>
            </w:r>
            <w:r>
              <w:rPr>
                <w:rFonts w:cs="Arial"/>
                <w:color w:val="000000"/>
                <w:szCs w:val="18"/>
              </w:rPr>
              <w:t>7A</w:t>
            </w:r>
            <w:r w:rsidRPr="00A20613">
              <w:rPr>
                <w:rFonts w:cs="Arial"/>
                <w:color w:val="000000"/>
                <w:szCs w:val="18"/>
              </w:rPr>
              <w:t>-n77A CA_n7</w:t>
            </w:r>
            <w:r>
              <w:rPr>
                <w:rFonts w:cs="Arial"/>
                <w:color w:val="000000"/>
                <w:szCs w:val="18"/>
              </w:rPr>
              <w:t>1</w:t>
            </w:r>
            <w:r w:rsidRPr="00A20613">
              <w:rPr>
                <w:rFonts w:cs="Arial"/>
                <w:color w:val="000000"/>
                <w:szCs w:val="18"/>
              </w:rPr>
              <w:t>-n77A</w:t>
            </w:r>
          </w:p>
        </w:tc>
        <w:tc>
          <w:tcPr>
            <w:tcW w:w="730" w:type="dxa"/>
            <w:tcBorders>
              <w:left w:val="single" w:sz="4" w:space="0" w:color="auto"/>
              <w:right w:val="single" w:sz="4" w:space="0" w:color="auto"/>
            </w:tcBorders>
            <w:vAlign w:val="center"/>
          </w:tcPr>
          <w:p w14:paraId="2C0CDAAA" w14:textId="77777777" w:rsidR="00F8277A" w:rsidRDefault="00F8277A" w:rsidP="00BC1FE2">
            <w:pPr>
              <w:pStyle w:val="TAC"/>
              <w:rPr>
                <w:szCs w:val="18"/>
                <w:lang w:val="en-US" w:eastAsia="zh-CN"/>
              </w:rPr>
            </w:pPr>
            <w:r>
              <w:rPr>
                <w:color w:val="000000"/>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42D6D67" w14:textId="77777777" w:rsidR="00F8277A" w:rsidRPr="009663F7" w:rsidRDefault="00F8277A" w:rsidP="00BC1FE2">
            <w:pPr>
              <w:keepNext/>
              <w:keepLines/>
              <w:spacing w:after="0"/>
              <w:jc w:val="center"/>
              <w:textAlignment w:val="bottom"/>
              <w:rPr>
                <w:rFonts w:ascii="Arial" w:hAnsi="Arial" w:cs="Arial"/>
                <w:sz w:val="18"/>
                <w:szCs w:val="16"/>
                <w:lang w:val="en-US" w:eastAsia="zh-CN"/>
              </w:rPr>
            </w:pPr>
            <w:r w:rsidRPr="009663F7">
              <w:rPr>
                <w:rFonts w:ascii="Arial" w:hAnsi="Arial" w:cs="Arial"/>
                <w:color w:val="000000"/>
                <w:sz w:val="18"/>
                <w:szCs w:val="16"/>
              </w:rPr>
              <w:t>See n</w:t>
            </w:r>
            <w:r>
              <w:rPr>
                <w:rFonts w:ascii="Arial" w:hAnsi="Arial" w:cs="Arial"/>
                <w:color w:val="000000"/>
                <w:sz w:val="18"/>
                <w:szCs w:val="16"/>
              </w:rPr>
              <w:t>7</w:t>
            </w:r>
            <w:r w:rsidRPr="009663F7">
              <w:rPr>
                <w:rFonts w:ascii="Arial" w:hAnsi="Arial" w:cs="Arial"/>
                <w:color w:val="000000"/>
                <w:sz w:val="18"/>
                <w:szCs w:val="16"/>
              </w:rPr>
              <w:t>A channel bandwidths in Table 5.3.5-1</w:t>
            </w:r>
          </w:p>
        </w:tc>
        <w:tc>
          <w:tcPr>
            <w:tcW w:w="1360" w:type="dxa"/>
            <w:tcBorders>
              <w:left w:val="single" w:sz="4" w:space="0" w:color="auto"/>
              <w:bottom w:val="nil"/>
              <w:right w:val="single" w:sz="4" w:space="0" w:color="auto"/>
            </w:tcBorders>
            <w:shd w:val="clear" w:color="auto" w:fill="auto"/>
            <w:vAlign w:val="center"/>
          </w:tcPr>
          <w:p w14:paraId="5DCAB107" w14:textId="77777777" w:rsidR="00F8277A" w:rsidRDefault="00F8277A" w:rsidP="00BC1FE2">
            <w:pPr>
              <w:pStyle w:val="TAC"/>
              <w:rPr>
                <w:szCs w:val="18"/>
                <w:lang w:val="en-US" w:eastAsia="zh-CN"/>
              </w:rPr>
            </w:pPr>
            <w:r>
              <w:rPr>
                <w:rFonts w:hint="eastAsia"/>
                <w:szCs w:val="18"/>
                <w:lang w:val="en-US" w:eastAsia="zh-CN"/>
              </w:rPr>
              <w:t>0</w:t>
            </w:r>
          </w:p>
        </w:tc>
      </w:tr>
      <w:tr w:rsidR="00F8277A" w14:paraId="372C5058" w14:textId="77777777" w:rsidTr="00BC1FE2">
        <w:trPr>
          <w:trHeight w:val="187"/>
        </w:trPr>
        <w:tc>
          <w:tcPr>
            <w:tcW w:w="1983" w:type="dxa"/>
            <w:tcBorders>
              <w:top w:val="nil"/>
              <w:left w:val="single" w:sz="4" w:space="0" w:color="auto"/>
              <w:bottom w:val="nil"/>
              <w:right w:val="single" w:sz="4" w:space="0" w:color="auto"/>
            </w:tcBorders>
            <w:shd w:val="clear" w:color="auto" w:fill="auto"/>
            <w:vAlign w:val="center"/>
          </w:tcPr>
          <w:p w14:paraId="59B32A87" w14:textId="77777777" w:rsidR="00F8277A" w:rsidRDefault="00F8277A" w:rsidP="00BC1FE2">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97361AC" w14:textId="77777777" w:rsidR="00F8277A" w:rsidRDefault="00F8277A" w:rsidP="00BC1FE2">
            <w:pPr>
              <w:pStyle w:val="TAC"/>
              <w:rPr>
                <w:szCs w:val="18"/>
                <w:lang w:val="en-US" w:eastAsia="zh-CN"/>
              </w:rPr>
            </w:pPr>
          </w:p>
        </w:tc>
        <w:tc>
          <w:tcPr>
            <w:tcW w:w="730" w:type="dxa"/>
            <w:tcBorders>
              <w:left w:val="single" w:sz="4" w:space="0" w:color="auto"/>
              <w:right w:val="single" w:sz="4" w:space="0" w:color="auto"/>
            </w:tcBorders>
            <w:vAlign w:val="center"/>
          </w:tcPr>
          <w:p w14:paraId="6A76DB26" w14:textId="77777777" w:rsidR="00F8277A" w:rsidRDefault="00F8277A" w:rsidP="00BC1FE2">
            <w:pPr>
              <w:pStyle w:val="TAC"/>
              <w:rPr>
                <w:szCs w:val="18"/>
                <w:lang w:val="en-US" w:eastAsia="zh-CN"/>
              </w:rPr>
            </w:pPr>
            <w:r>
              <w:rPr>
                <w:color w:val="000000"/>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CC22E92" w14:textId="77777777" w:rsidR="00F8277A" w:rsidRPr="009663F7" w:rsidRDefault="00F8277A" w:rsidP="00BC1FE2">
            <w:pPr>
              <w:keepNext/>
              <w:keepLines/>
              <w:spacing w:after="0"/>
              <w:jc w:val="center"/>
              <w:textAlignment w:val="bottom"/>
              <w:rPr>
                <w:rFonts w:ascii="Arial" w:hAnsi="Arial" w:cs="Arial"/>
                <w:sz w:val="18"/>
                <w:szCs w:val="16"/>
                <w:lang w:val="en-US" w:eastAsia="zh-CN"/>
              </w:rPr>
            </w:pPr>
            <w:r w:rsidRPr="009663F7">
              <w:rPr>
                <w:rFonts w:ascii="Arial" w:hAnsi="Arial" w:cs="Arial"/>
                <w:color w:val="000000"/>
                <w:sz w:val="18"/>
                <w:szCs w:val="16"/>
              </w:rPr>
              <w:t>See n7</w:t>
            </w:r>
            <w:r>
              <w:rPr>
                <w:rFonts w:ascii="Arial" w:hAnsi="Arial" w:cs="Arial"/>
                <w:color w:val="000000"/>
                <w:sz w:val="18"/>
                <w:szCs w:val="16"/>
              </w:rPr>
              <w:t>1</w:t>
            </w:r>
            <w:r w:rsidRPr="009663F7">
              <w:rPr>
                <w:rFonts w:ascii="Arial" w:hAnsi="Arial" w:cs="Arial"/>
                <w:color w:val="000000"/>
                <w:sz w:val="18"/>
                <w:szCs w:val="16"/>
              </w:rPr>
              <w:t>A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70819B36" w14:textId="77777777" w:rsidR="00F8277A" w:rsidRDefault="00F8277A" w:rsidP="00BC1FE2">
            <w:pPr>
              <w:pStyle w:val="TAC"/>
              <w:rPr>
                <w:szCs w:val="18"/>
                <w:lang w:val="en-US" w:eastAsia="zh-CN"/>
              </w:rPr>
            </w:pPr>
          </w:p>
        </w:tc>
      </w:tr>
      <w:tr w:rsidR="00F8277A" w14:paraId="71E2C752" w14:textId="77777777" w:rsidTr="00BC1FE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12FED6" w14:textId="77777777" w:rsidR="00F8277A" w:rsidRDefault="00F8277A" w:rsidP="00BC1FE2">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C71A6F" w14:textId="77777777" w:rsidR="00F8277A" w:rsidRDefault="00F8277A" w:rsidP="00BC1FE2">
            <w:pPr>
              <w:pStyle w:val="TAC"/>
              <w:rPr>
                <w:szCs w:val="18"/>
                <w:lang w:val="en-US" w:eastAsia="zh-CN"/>
              </w:rPr>
            </w:pPr>
          </w:p>
        </w:tc>
        <w:tc>
          <w:tcPr>
            <w:tcW w:w="730" w:type="dxa"/>
            <w:tcBorders>
              <w:left w:val="single" w:sz="4" w:space="0" w:color="auto"/>
              <w:right w:val="single" w:sz="4" w:space="0" w:color="auto"/>
            </w:tcBorders>
            <w:vAlign w:val="center"/>
          </w:tcPr>
          <w:p w14:paraId="424DBAC3" w14:textId="77777777" w:rsidR="00F8277A" w:rsidRDefault="00F8277A" w:rsidP="00BC1FE2">
            <w:pPr>
              <w:pStyle w:val="TAC"/>
              <w:rPr>
                <w:szCs w:val="18"/>
                <w:lang w:val="en-US" w:eastAsia="zh-CN"/>
              </w:rPr>
            </w:pPr>
            <w:r>
              <w:rPr>
                <w:rFonts w:eastAsia="宋体"/>
                <w:color w:val="000000"/>
                <w:lang w:eastAsia="zh-CN"/>
              </w:rPr>
              <w:t>n77</w:t>
            </w:r>
          </w:p>
        </w:tc>
        <w:tc>
          <w:tcPr>
            <w:tcW w:w="4081" w:type="dxa"/>
            <w:tcBorders>
              <w:top w:val="single" w:sz="4" w:space="0" w:color="auto"/>
              <w:left w:val="single" w:sz="4" w:space="0" w:color="auto"/>
              <w:bottom w:val="single" w:sz="4" w:space="0" w:color="auto"/>
              <w:right w:val="single" w:sz="4" w:space="0" w:color="auto"/>
            </w:tcBorders>
            <w:vAlign w:val="bottom"/>
          </w:tcPr>
          <w:p w14:paraId="3B02ABA6" w14:textId="77777777" w:rsidR="00F8277A" w:rsidRPr="009663F7" w:rsidRDefault="00F8277A" w:rsidP="00BC1FE2">
            <w:pPr>
              <w:keepNext/>
              <w:keepLines/>
              <w:spacing w:after="0"/>
              <w:jc w:val="center"/>
              <w:textAlignment w:val="bottom"/>
              <w:rPr>
                <w:rFonts w:ascii="Arial" w:eastAsia="宋体" w:hAnsi="Arial" w:cs="Arial"/>
                <w:sz w:val="18"/>
                <w:szCs w:val="16"/>
                <w:lang w:val="en-US" w:eastAsia="zh-CN" w:bidi="ar"/>
              </w:rPr>
            </w:pPr>
            <w:r w:rsidRPr="009663F7">
              <w:rPr>
                <w:rFonts w:ascii="Arial" w:hAnsi="Arial" w:cs="Arial"/>
                <w:color w:val="000000"/>
                <w:sz w:val="18"/>
                <w:szCs w:val="16"/>
              </w:rPr>
              <w:t>See n77A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7FCCDA" w14:textId="77777777" w:rsidR="00F8277A" w:rsidRDefault="00F8277A" w:rsidP="00BC1FE2">
            <w:pPr>
              <w:pStyle w:val="TAC"/>
              <w:rPr>
                <w:szCs w:val="18"/>
                <w:lang w:val="en-US" w:eastAsia="zh-CN"/>
              </w:rPr>
            </w:pPr>
          </w:p>
        </w:tc>
      </w:tr>
    </w:tbl>
    <w:p w14:paraId="24058602" w14:textId="77777777" w:rsidR="00F8277A" w:rsidRDefault="00F8277A" w:rsidP="00F8277A">
      <w:pPr>
        <w:pStyle w:val="EditorsNote"/>
        <w:ind w:left="284" w:firstLine="0"/>
      </w:pPr>
    </w:p>
    <w:p w14:paraId="02F2BFE4" w14:textId="33E9BD0B" w:rsidR="00F8277A" w:rsidRPr="00A20126" w:rsidRDefault="00F8277A" w:rsidP="00F8277A">
      <w:pPr>
        <w:pStyle w:val="41"/>
      </w:pPr>
      <w:bookmarkStart w:id="246" w:name="_Toc136288241"/>
      <w:r>
        <w:t>5.19.1.3</w:t>
      </w:r>
      <w:r>
        <w:tab/>
      </w:r>
      <w:r w:rsidRPr="00A20126">
        <w:t>∆T</w:t>
      </w:r>
      <w:r w:rsidRPr="00F8277A">
        <w:rPr>
          <w:vertAlign w:val="subscript"/>
        </w:rPr>
        <w:t>IB,c</w:t>
      </w:r>
      <w:r w:rsidRPr="00A20126">
        <w:t xml:space="preserve"> and ∆R</w:t>
      </w:r>
      <w:r w:rsidRPr="00F8277A">
        <w:rPr>
          <w:vertAlign w:val="subscript"/>
        </w:rPr>
        <w:t>IB,c</w:t>
      </w:r>
      <w:r w:rsidRPr="00A20126">
        <w:t xml:space="preserve"> values</w:t>
      </w:r>
      <w:bookmarkEnd w:id="246"/>
    </w:p>
    <w:p w14:paraId="35B8340B" w14:textId="77777777" w:rsidR="00F8277A" w:rsidRDefault="00F8277A" w:rsidP="00F8277A">
      <w:r>
        <w:t xml:space="preserve">For </w:t>
      </w:r>
      <w:r>
        <w:rPr>
          <w:lang w:val="en-US" w:eastAsia="zh-CN"/>
        </w:rPr>
        <w:t>CA</w:t>
      </w:r>
      <w:r>
        <w:rPr>
          <w:lang w:eastAsia="zh-CN"/>
        </w:rPr>
        <w:t>_</w:t>
      </w:r>
      <w:r>
        <w:rPr>
          <w:lang w:val="en-US" w:eastAsia="zh-CN"/>
        </w:rPr>
        <w:t>n7</w:t>
      </w:r>
      <w:r>
        <w:rPr>
          <w:lang w:eastAsia="ja-JP"/>
        </w:rPr>
        <w:t>-n71</w:t>
      </w:r>
      <w:r>
        <w:rPr>
          <w:lang w:val="en-US" w:eastAsia="zh-CN"/>
        </w:rPr>
        <w:t>-</w:t>
      </w:r>
      <w:r>
        <w:rPr>
          <w:rFonts w:hint="eastAsia"/>
          <w:lang w:val="en-US" w:eastAsia="zh-CN"/>
        </w:rPr>
        <w:t>n</w:t>
      </w:r>
      <w:r>
        <w:rPr>
          <w:lang w:val="en-US" w:eastAsia="zh-CN"/>
        </w:rPr>
        <w:t>77</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DC_7_n71-n78 and are given in the tables below.</w:t>
      </w:r>
    </w:p>
    <w:p w14:paraId="76B155E6" w14:textId="023BD510" w:rsidR="00F8277A" w:rsidRDefault="00F8277A" w:rsidP="00F8277A">
      <w:pPr>
        <w:pStyle w:val="TH"/>
        <w:rPr>
          <w:rFonts w:cs="Arial"/>
        </w:rPr>
      </w:pPr>
      <w:r>
        <w:rPr>
          <w:rFonts w:cs="Arial"/>
        </w:rPr>
        <w:lastRenderedPageBreak/>
        <w:t xml:space="preserve">Table </w:t>
      </w:r>
      <w:r w:rsidRPr="00A20126">
        <w:rPr>
          <w:rFonts w:cs="Arial"/>
        </w:rPr>
        <w:t>5.</w:t>
      </w:r>
      <w:r>
        <w:rPr>
          <w:rFonts w:cs="Arial"/>
        </w:rPr>
        <w:t>19.</w:t>
      </w:r>
      <w:r w:rsidRPr="00A20126">
        <w:rPr>
          <w:rFonts w:cs="Arial"/>
        </w:rPr>
        <w:t>1.</w:t>
      </w:r>
      <w:r>
        <w:rPr>
          <w:rFonts w:cs="Arial"/>
        </w:rPr>
        <w:t>3-1: ΔT</w:t>
      </w:r>
      <w:r w:rsidRPr="00467ADF">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F8277A" w14:paraId="6806F55E" w14:textId="77777777" w:rsidTr="00BC1FE2">
        <w:trPr>
          <w:jc w:val="center"/>
        </w:trPr>
        <w:tc>
          <w:tcPr>
            <w:tcW w:w="2336" w:type="dxa"/>
            <w:vMerge w:val="restart"/>
            <w:tcBorders>
              <w:top w:val="single" w:sz="4" w:space="0" w:color="auto"/>
              <w:left w:val="single" w:sz="4" w:space="0" w:color="auto"/>
              <w:right w:val="single" w:sz="4" w:space="0" w:color="auto"/>
            </w:tcBorders>
          </w:tcPr>
          <w:p w14:paraId="0C39497A" w14:textId="77777777" w:rsidR="00F8277A" w:rsidRDefault="00F8277A" w:rsidP="00BC1FE2">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CC4769C" w14:textId="77777777" w:rsidR="00F8277A" w:rsidRDefault="00F8277A" w:rsidP="00BC1FE2">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F8277A" w14:paraId="36A11F10" w14:textId="77777777" w:rsidTr="00BC1FE2">
        <w:trPr>
          <w:jc w:val="center"/>
        </w:trPr>
        <w:tc>
          <w:tcPr>
            <w:tcW w:w="2336" w:type="dxa"/>
            <w:vMerge/>
            <w:tcBorders>
              <w:left w:val="single" w:sz="4" w:space="0" w:color="auto"/>
              <w:bottom w:val="single" w:sz="4" w:space="0" w:color="auto"/>
              <w:right w:val="single" w:sz="4" w:space="0" w:color="auto"/>
            </w:tcBorders>
          </w:tcPr>
          <w:p w14:paraId="6E0007EA" w14:textId="77777777" w:rsidR="00F8277A" w:rsidRDefault="00F8277A" w:rsidP="00BC1FE2">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23C8403" w14:textId="77777777" w:rsidR="00F8277A" w:rsidRDefault="00F8277A" w:rsidP="00BC1FE2">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F8277A" w14:paraId="1789B7A2" w14:textId="77777777" w:rsidTr="00BC1FE2">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E317696" w14:textId="77777777" w:rsidR="00F8277A" w:rsidRDefault="00F8277A" w:rsidP="00BC1FE2">
            <w:pPr>
              <w:keepNext/>
              <w:keepLines/>
              <w:spacing w:after="0"/>
              <w:jc w:val="center"/>
              <w:rPr>
                <w:rFonts w:ascii="Arial" w:eastAsia="宋体"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n7</w:t>
            </w:r>
            <w:r>
              <w:rPr>
                <w:rFonts w:ascii="Arial" w:eastAsia="等线" w:hAnsi="Arial"/>
                <w:sz w:val="18"/>
                <w:lang w:val="sv-SE" w:eastAsia="ja-JP"/>
              </w:rPr>
              <w:t>-</w:t>
            </w:r>
            <w:r>
              <w:rPr>
                <w:rFonts w:ascii="Arial" w:eastAsia="等线" w:hAnsi="Arial"/>
                <w:sz w:val="18"/>
                <w:lang w:val="en-US" w:eastAsia="zh-CN"/>
              </w:rPr>
              <w:t>n71</w:t>
            </w:r>
            <w:r>
              <w:rPr>
                <w:rFonts w:ascii="Arial" w:eastAsia="等线" w:hAnsi="Arial"/>
                <w:sz w:val="18"/>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2A9F472A" w14:textId="77777777" w:rsidR="00F8277A" w:rsidRDefault="00F8277A" w:rsidP="00BC1FE2">
            <w:pPr>
              <w:keepNext/>
              <w:keepLines/>
              <w:spacing w:after="0"/>
              <w:jc w:val="center"/>
              <w:rPr>
                <w:rFonts w:ascii="Arial" w:eastAsia="宋体" w:hAnsi="Arial"/>
                <w:sz w:val="18"/>
                <w:lang w:val="en-US" w:eastAsia="zh-CN"/>
              </w:rPr>
            </w:pPr>
            <w:r>
              <w:rPr>
                <w:rFonts w:ascii="Arial" w:eastAsia="等线" w:hAnsi="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B79D499" w14:textId="77777777" w:rsidR="00F8277A" w:rsidRDefault="00F8277A" w:rsidP="00BC1FE2">
            <w:pPr>
              <w:keepNext/>
              <w:keepLines/>
              <w:spacing w:after="0"/>
              <w:jc w:val="center"/>
              <w:rPr>
                <w:rFonts w:ascii="Arial" w:eastAsia="宋体" w:hAnsi="Arial"/>
                <w:sz w:val="18"/>
                <w:lang w:val="en-US" w:eastAsia="zh-CN"/>
              </w:rPr>
            </w:pPr>
            <w:r>
              <w:rPr>
                <w:rFonts w:ascii="Arial" w:eastAsia="等线" w:hAnsi="Arial" w:cs="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BDDD037" w14:textId="77777777" w:rsidR="00F8277A" w:rsidRDefault="00F8277A" w:rsidP="00BC1FE2">
            <w:pPr>
              <w:keepNext/>
              <w:keepLines/>
              <w:spacing w:after="0"/>
              <w:jc w:val="center"/>
              <w:rPr>
                <w:rFonts w:ascii="Arial" w:eastAsia="宋体" w:hAnsi="Arial"/>
                <w:sz w:val="18"/>
                <w:lang w:val="en-US" w:eastAsia="zh-CN"/>
              </w:rPr>
            </w:pPr>
            <w:r>
              <w:rPr>
                <w:rFonts w:ascii="Arial" w:eastAsia="宋体" w:hAnsi="Arial" w:hint="eastAsia"/>
                <w:sz w:val="18"/>
                <w:lang w:val="en-US" w:eastAsia="zh-CN"/>
              </w:rPr>
              <w:t>0.</w:t>
            </w:r>
            <w:r>
              <w:rPr>
                <w:rFonts w:ascii="Arial" w:eastAsia="宋体" w:hAnsi="Arial"/>
                <w:sz w:val="18"/>
                <w:lang w:val="en-US" w:eastAsia="zh-CN"/>
              </w:rPr>
              <w:t>8</w:t>
            </w:r>
          </w:p>
        </w:tc>
      </w:tr>
      <w:tr w:rsidR="00F8277A" w14:paraId="38F5AD7C" w14:textId="77777777" w:rsidTr="00BC1FE2">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195679AD" w14:textId="77777777" w:rsidR="00F8277A" w:rsidRPr="00901DE9" w:rsidRDefault="00F8277A" w:rsidP="00BC1FE2">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2586A1B0" w14:textId="77777777" w:rsidR="00F8277A" w:rsidRDefault="00F8277A" w:rsidP="00BC1FE2">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440D5200" w14:textId="77777777" w:rsidR="00F8277A" w:rsidRPr="00467ADF" w:rsidRDefault="00F8277A" w:rsidP="00F8277A">
      <w:pPr>
        <w:keepNext/>
        <w:keepLines/>
        <w:rPr>
          <w:rFonts w:ascii="Arial" w:hAnsi="Arial" w:cs="Arial"/>
        </w:rPr>
      </w:pPr>
    </w:p>
    <w:p w14:paraId="4E0FAFAD" w14:textId="39D33B8C" w:rsidR="00F8277A" w:rsidRDefault="00F8277A" w:rsidP="00F8277A">
      <w:pPr>
        <w:pStyle w:val="TH"/>
        <w:rPr>
          <w:rFonts w:cs="Arial"/>
        </w:rPr>
      </w:pPr>
      <w:r>
        <w:rPr>
          <w:rFonts w:cs="Arial"/>
        </w:rPr>
        <w:t xml:space="preserve">Table </w:t>
      </w:r>
      <w:r w:rsidRPr="00A20126">
        <w:rPr>
          <w:rFonts w:cs="Arial"/>
        </w:rPr>
        <w:t>5</w:t>
      </w:r>
      <w:r>
        <w:rPr>
          <w:rFonts w:cs="Arial"/>
        </w:rPr>
        <w:t>.19</w:t>
      </w:r>
      <w:r w:rsidRPr="00A20126">
        <w:rPr>
          <w:rFonts w:cs="Arial"/>
        </w:rPr>
        <w:t>.1.</w:t>
      </w:r>
      <w:r>
        <w:rPr>
          <w:rFonts w:cs="Arial"/>
        </w:rPr>
        <w:t>3-2: ΔR</w:t>
      </w:r>
      <w:r w:rsidRPr="00467ADF">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F8277A" w:rsidRPr="00F92868" w14:paraId="3BC9E6D6" w14:textId="77777777" w:rsidTr="00BC1FE2">
        <w:trPr>
          <w:trHeight w:val="187"/>
          <w:jc w:val="center"/>
        </w:trPr>
        <w:tc>
          <w:tcPr>
            <w:tcW w:w="1594" w:type="dxa"/>
            <w:vMerge w:val="restart"/>
          </w:tcPr>
          <w:p w14:paraId="4AD36C58" w14:textId="77777777" w:rsidR="00F8277A" w:rsidRPr="00F92868" w:rsidRDefault="00F8277A" w:rsidP="00BC1FE2">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2BF04669" w14:textId="77777777" w:rsidR="00F8277A" w:rsidRPr="00F92868" w:rsidRDefault="00F8277A" w:rsidP="00BC1FE2">
            <w:pPr>
              <w:keepNext/>
              <w:keepLines/>
              <w:spacing w:after="0"/>
              <w:jc w:val="center"/>
              <w:rPr>
                <w:rFonts w:ascii="Arial" w:eastAsia="等线" w:hAnsi="Arial"/>
                <w:b/>
                <w:sz w:val="18"/>
              </w:rPr>
            </w:pPr>
            <w:r w:rsidRPr="00684407">
              <w:rPr>
                <w:rFonts w:ascii="Arial" w:eastAsia="等线" w:hAnsi="Arial"/>
                <w:b/>
                <w:sz w:val="18"/>
              </w:rPr>
              <w:t>ΔR</w:t>
            </w:r>
            <w:r w:rsidRPr="00684407">
              <w:rPr>
                <w:rFonts w:ascii="Arial" w:eastAsia="等线" w:hAnsi="Arial"/>
                <w:b/>
                <w:sz w:val="18"/>
                <w:vertAlign w:val="subscript"/>
              </w:rPr>
              <w:t>IB,c</w:t>
            </w:r>
            <w:r w:rsidRPr="00684407">
              <w:rPr>
                <w:rFonts w:ascii="Arial" w:eastAsia="等线" w:hAnsi="Arial"/>
                <w:b/>
                <w:sz w:val="18"/>
              </w:rPr>
              <w:t xml:space="preserve"> for NR bands (dB)</w:t>
            </w:r>
            <w:r w:rsidRPr="00684407">
              <w:rPr>
                <w:rFonts w:ascii="Arial" w:eastAsia="等线" w:hAnsi="Arial"/>
                <w:b/>
                <w:sz w:val="18"/>
                <w:vertAlign w:val="superscript"/>
              </w:rPr>
              <w:t>9</w:t>
            </w:r>
          </w:p>
        </w:tc>
      </w:tr>
      <w:tr w:rsidR="00F8277A" w:rsidRPr="00F92868" w14:paraId="69FA50A5" w14:textId="77777777" w:rsidTr="00BC1FE2">
        <w:trPr>
          <w:trHeight w:val="187"/>
          <w:jc w:val="center"/>
        </w:trPr>
        <w:tc>
          <w:tcPr>
            <w:tcW w:w="1594" w:type="dxa"/>
            <w:vMerge/>
            <w:tcBorders>
              <w:bottom w:val="single" w:sz="4" w:space="0" w:color="auto"/>
            </w:tcBorders>
          </w:tcPr>
          <w:p w14:paraId="4BA97E87" w14:textId="77777777" w:rsidR="00F8277A" w:rsidRPr="00F92868" w:rsidRDefault="00F8277A" w:rsidP="00BC1FE2">
            <w:pPr>
              <w:keepNext/>
              <w:keepLines/>
              <w:spacing w:after="0"/>
              <w:jc w:val="center"/>
              <w:rPr>
                <w:rFonts w:ascii="Arial" w:eastAsia="等线" w:hAnsi="Arial"/>
                <w:b/>
                <w:sz w:val="18"/>
              </w:rPr>
            </w:pPr>
          </w:p>
        </w:tc>
        <w:tc>
          <w:tcPr>
            <w:tcW w:w="5845" w:type="dxa"/>
            <w:gridSpan w:val="3"/>
            <w:vAlign w:val="center"/>
          </w:tcPr>
          <w:p w14:paraId="4067D244" w14:textId="77777777" w:rsidR="00F8277A" w:rsidRPr="00F92868" w:rsidRDefault="00F8277A" w:rsidP="00BC1FE2">
            <w:pPr>
              <w:keepNext/>
              <w:keepLines/>
              <w:spacing w:after="0"/>
              <w:jc w:val="center"/>
              <w:rPr>
                <w:rFonts w:ascii="Arial" w:eastAsia="等线" w:hAnsi="Arial"/>
                <w:b/>
                <w:sz w:val="18"/>
              </w:rPr>
            </w:pPr>
            <w:r w:rsidRPr="00684407">
              <w:rPr>
                <w:rFonts w:ascii="Arial" w:eastAsia="等线" w:hAnsi="Arial"/>
                <w:b/>
                <w:sz w:val="18"/>
              </w:rPr>
              <w:t>Component band in order of bands in configuration</w:t>
            </w:r>
            <w:r w:rsidRPr="00684407">
              <w:rPr>
                <w:rFonts w:ascii="Arial" w:eastAsia="等线" w:hAnsi="Arial"/>
                <w:b/>
                <w:sz w:val="18"/>
                <w:vertAlign w:val="superscript"/>
              </w:rPr>
              <w:t>10</w:t>
            </w:r>
          </w:p>
        </w:tc>
      </w:tr>
      <w:tr w:rsidR="00F8277A" w:rsidRPr="00F92868" w14:paraId="5CE6B68E" w14:textId="77777777" w:rsidTr="00BC1FE2">
        <w:trPr>
          <w:trHeight w:val="187"/>
          <w:jc w:val="center"/>
        </w:trPr>
        <w:tc>
          <w:tcPr>
            <w:tcW w:w="1594" w:type="dxa"/>
            <w:shd w:val="clear" w:color="auto" w:fill="auto"/>
          </w:tcPr>
          <w:p w14:paraId="42F4B0E5" w14:textId="77777777" w:rsidR="00F8277A" w:rsidRPr="00F92868" w:rsidRDefault="00F8277A" w:rsidP="00BC1FE2">
            <w:pPr>
              <w:keepNext/>
              <w:keepLines/>
              <w:spacing w:after="0"/>
              <w:jc w:val="center"/>
              <w:rPr>
                <w:rFonts w:ascii="Arial" w:eastAsia="等线" w:hAnsi="Arial"/>
                <w:sz w:val="18"/>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n7</w:t>
            </w:r>
            <w:r>
              <w:rPr>
                <w:rFonts w:ascii="Arial" w:eastAsia="等线" w:hAnsi="Arial"/>
                <w:sz w:val="18"/>
                <w:lang w:val="sv-SE" w:eastAsia="ja-JP"/>
              </w:rPr>
              <w:t>-</w:t>
            </w:r>
            <w:r>
              <w:rPr>
                <w:rFonts w:ascii="Arial" w:eastAsia="等线" w:hAnsi="Arial"/>
                <w:sz w:val="18"/>
                <w:lang w:val="en-US" w:eastAsia="zh-CN"/>
              </w:rPr>
              <w:t>n71</w:t>
            </w:r>
            <w:r>
              <w:rPr>
                <w:rFonts w:ascii="Arial" w:eastAsia="等线" w:hAnsi="Arial"/>
                <w:sz w:val="18"/>
                <w:lang w:val="sv-SE" w:eastAsia="zh-CN"/>
              </w:rPr>
              <w:t>-n77</w:t>
            </w:r>
          </w:p>
        </w:tc>
        <w:tc>
          <w:tcPr>
            <w:tcW w:w="1948" w:type="dxa"/>
            <w:vAlign w:val="center"/>
          </w:tcPr>
          <w:p w14:paraId="40330AB2" w14:textId="77777777" w:rsidR="00F8277A" w:rsidRPr="00F92868" w:rsidRDefault="00F8277A" w:rsidP="00BC1FE2">
            <w:pPr>
              <w:keepNext/>
              <w:keepLines/>
              <w:spacing w:after="0"/>
              <w:jc w:val="center"/>
              <w:rPr>
                <w:rFonts w:ascii="Arial" w:eastAsia="等线" w:hAnsi="Arial"/>
                <w:sz w:val="18"/>
                <w:lang w:eastAsia="zh-CN"/>
              </w:rPr>
            </w:pPr>
            <w:r>
              <w:rPr>
                <w:rFonts w:ascii="Arial" w:eastAsia="等线" w:hAnsi="Arial"/>
                <w:color w:val="000000"/>
                <w:sz w:val="18"/>
                <w:lang w:val="en-US" w:eastAsia="zh-CN"/>
              </w:rPr>
              <w:t>-</w:t>
            </w:r>
          </w:p>
        </w:tc>
        <w:tc>
          <w:tcPr>
            <w:tcW w:w="1948" w:type="dxa"/>
            <w:vAlign w:val="center"/>
          </w:tcPr>
          <w:p w14:paraId="012E2FC6" w14:textId="77777777" w:rsidR="00F8277A" w:rsidRPr="00F92868" w:rsidRDefault="00F8277A" w:rsidP="00BC1FE2">
            <w:pPr>
              <w:keepNext/>
              <w:keepLines/>
              <w:spacing w:after="0"/>
              <w:jc w:val="center"/>
              <w:rPr>
                <w:rFonts w:ascii="Arial" w:eastAsia="等线" w:hAnsi="Arial"/>
                <w:sz w:val="18"/>
                <w:lang w:eastAsia="zh-CN"/>
              </w:rPr>
            </w:pPr>
            <w:r>
              <w:rPr>
                <w:rFonts w:ascii="Arial" w:eastAsia="等线" w:hAnsi="Arial"/>
                <w:sz w:val="18"/>
                <w:lang w:eastAsia="zh-CN"/>
              </w:rPr>
              <w:t>0.2</w:t>
            </w:r>
          </w:p>
        </w:tc>
        <w:tc>
          <w:tcPr>
            <w:tcW w:w="1949" w:type="dxa"/>
            <w:vAlign w:val="center"/>
          </w:tcPr>
          <w:p w14:paraId="63EB81FD" w14:textId="77777777" w:rsidR="00F8277A" w:rsidRPr="00F92868" w:rsidRDefault="00F8277A" w:rsidP="00BC1FE2">
            <w:pPr>
              <w:keepNext/>
              <w:keepLines/>
              <w:spacing w:after="0"/>
              <w:jc w:val="center"/>
              <w:rPr>
                <w:rFonts w:ascii="Arial" w:eastAsia="等线" w:hAnsi="Arial"/>
                <w:sz w:val="18"/>
                <w:lang w:eastAsia="zh-CN"/>
              </w:rPr>
            </w:pPr>
            <w:r>
              <w:rPr>
                <w:rFonts w:ascii="Arial" w:eastAsia="等线" w:hAnsi="Arial"/>
                <w:color w:val="000000"/>
                <w:sz w:val="18"/>
                <w:lang w:val="en-US" w:eastAsia="zh-CN"/>
              </w:rPr>
              <w:t>0.5</w:t>
            </w:r>
          </w:p>
        </w:tc>
      </w:tr>
      <w:tr w:rsidR="00F8277A" w:rsidRPr="00F92868" w14:paraId="7A58D3A0" w14:textId="77777777" w:rsidTr="00BC1FE2">
        <w:trPr>
          <w:trHeight w:val="187"/>
          <w:jc w:val="center"/>
        </w:trPr>
        <w:tc>
          <w:tcPr>
            <w:tcW w:w="7439" w:type="dxa"/>
            <w:gridSpan w:val="4"/>
            <w:tcBorders>
              <w:bottom w:val="single" w:sz="4" w:space="0" w:color="auto"/>
            </w:tcBorders>
            <w:shd w:val="clear" w:color="auto" w:fill="auto"/>
          </w:tcPr>
          <w:p w14:paraId="19F63D41" w14:textId="77777777" w:rsidR="00F8277A" w:rsidRPr="00684407" w:rsidRDefault="00F8277A" w:rsidP="00BC1FE2">
            <w:pPr>
              <w:keepLines/>
              <w:spacing w:after="0"/>
              <w:ind w:left="870" w:hanging="870"/>
              <w:rPr>
                <w:rFonts w:eastAsia="等线" w:cs="Arial"/>
                <w:lang w:eastAsia="ja-JP"/>
              </w:rPr>
            </w:pPr>
            <w:r w:rsidRPr="00684407">
              <w:rPr>
                <w:rFonts w:ascii="Arial" w:eastAsia="等线" w:hAnsi="Arial" w:cs="Arial"/>
                <w:sz w:val="18"/>
                <w:lang w:eastAsia="ja-JP"/>
              </w:rPr>
              <w:t>NOTE 9:</w:t>
            </w:r>
            <w:r w:rsidRPr="00684407">
              <w:rPr>
                <w:rFonts w:ascii="Arial" w:eastAsia="等线" w:hAnsi="Arial" w:cs="Arial"/>
                <w:sz w:val="18"/>
                <w:lang w:eastAsia="ja-JP"/>
              </w:rPr>
              <w:tab/>
              <w:t xml:space="preserve"> “-” denotes ΔR</w:t>
            </w:r>
            <w:r w:rsidRPr="00684407">
              <w:rPr>
                <w:rFonts w:ascii="Arial" w:eastAsia="等线" w:hAnsi="Arial" w:cs="Arial"/>
                <w:sz w:val="18"/>
                <w:vertAlign w:val="subscript"/>
                <w:lang w:eastAsia="ja-JP"/>
              </w:rPr>
              <w:t>IB,c</w:t>
            </w:r>
            <w:r w:rsidRPr="00684407">
              <w:rPr>
                <w:rFonts w:ascii="Arial" w:eastAsia="等线" w:hAnsi="Arial" w:cs="Arial"/>
                <w:sz w:val="18"/>
                <w:lang w:eastAsia="ja-JP"/>
              </w:rPr>
              <w:t xml:space="preserve"> = 0.</w:t>
            </w:r>
          </w:p>
          <w:p w14:paraId="1698AE06" w14:textId="77777777" w:rsidR="00F8277A" w:rsidRDefault="00F8277A" w:rsidP="00BC1FE2">
            <w:pPr>
              <w:keepLines/>
              <w:spacing w:after="0"/>
              <w:ind w:left="870" w:hanging="870"/>
              <w:rPr>
                <w:rFonts w:ascii="Arial" w:eastAsia="等线" w:hAnsi="Arial"/>
                <w:color w:val="000000"/>
                <w:sz w:val="18"/>
                <w:lang w:val="en-US" w:eastAsia="zh-CN"/>
              </w:rPr>
            </w:pPr>
            <w:r w:rsidRPr="00684407">
              <w:rPr>
                <w:rFonts w:ascii="Arial" w:eastAsia="等线" w:hAnsi="Arial" w:cs="Arial"/>
                <w:sz w:val="18"/>
                <w:lang w:eastAsia="ja-JP"/>
              </w:rPr>
              <w:t>NOTE 10:</w:t>
            </w:r>
            <w:r w:rsidRPr="00684407">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684407">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684407">
              <w:rPr>
                <w:rFonts w:ascii="Arial" w:eastAsia="等线" w:hAnsi="Arial" w:cs="Arial"/>
                <w:sz w:val="18"/>
                <w:lang w:eastAsia="ja-JP"/>
              </w:rPr>
              <w:t>.</w:t>
            </w:r>
          </w:p>
        </w:tc>
      </w:tr>
    </w:tbl>
    <w:p w14:paraId="3CBB8AD9" w14:textId="1C408E9D" w:rsidR="00F8277A" w:rsidRPr="00A20126" w:rsidRDefault="00F8277A" w:rsidP="00F8277A">
      <w:pPr>
        <w:pStyle w:val="31"/>
      </w:pPr>
      <w:bookmarkStart w:id="247" w:name="_Toc136288242"/>
      <w:r>
        <w:t>5.19.2</w:t>
      </w:r>
      <w:r>
        <w:tab/>
      </w:r>
      <w:r w:rsidRPr="00A20126">
        <w:t>Specific for 2 bands UL CA</w:t>
      </w:r>
      <w:bookmarkEnd w:id="247"/>
    </w:p>
    <w:p w14:paraId="01CA8C10" w14:textId="12E19B37" w:rsidR="00F8277A" w:rsidRPr="00A20126" w:rsidRDefault="00F8277A" w:rsidP="00F8277A">
      <w:pPr>
        <w:pStyle w:val="41"/>
      </w:pPr>
      <w:bookmarkStart w:id="248" w:name="_Toc136288243"/>
      <w:r>
        <w:rPr>
          <w:rFonts w:hint="eastAsia"/>
        </w:rPr>
        <w:t>5.</w:t>
      </w:r>
      <w:r>
        <w:t>19</w:t>
      </w:r>
      <w:r>
        <w:rPr>
          <w:rFonts w:hint="eastAsia"/>
        </w:rPr>
        <w:t>.</w:t>
      </w:r>
      <w:r>
        <w:t>2.1</w:t>
      </w:r>
      <w:r>
        <w:tab/>
      </w:r>
      <w:r>
        <w:rPr>
          <w:rFonts w:hint="eastAsia"/>
        </w:rPr>
        <w:t>UE co-existence studies</w:t>
      </w:r>
      <w:bookmarkEnd w:id="248"/>
    </w:p>
    <w:p w14:paraId="526C047F" w14:textId="77777777" w:rsidR="00F8277A" w:rsidRDefault="00F8277A" w:rsidP="00F8277A">
      <w:pPr>
        <w:pStyle w:val="Guidance"/>
        <w:rPr>
          <w:i w:val="0"/>
          <w:color w:val="auto"/>
          <w:szCs w:val="22"/>
          <w:lang w:val="en-US" w:eastAsia="zh-CN"/>
        </w:rPr>
      </w:pPr>
      <w:r>
        <w:rPr>
          <w:i w:val="0"/>
          <w:color w:val="auto"/>
          <w:szCs w:val="22"/>
          <w:lang w:val="en-US" w:eastAsia="zh-CN"/>
        </w:rPr>
        <w:t>UL n7-n71 gives IMD3 and IMD4 into DL n77.</w:t>
      </w:r>
    </w:p>
    <w:p w14:paraId="14F56F4F" w14:textId="77777777" w:rsidR="00F8277A" w:rsidRDefault="00F8277A" w:rsidP="00F8277A">
      <w:pPr>
        <w:pStyle w:val="Guidance"/>
        <w:rPr>
          <w:i w:val="0"/>
          <w:color w:val="auto"/>
          <w:szCs w:val="22"/>
          <w:lang w:val="en-US" w:eastAsia="zh-CN"/>
        </w:rPr>
      </w:pPr>
      <w:r>
        <w:rPr>
          <w:i w:val="0"/>
          <w:color w:val="auto"/>
          <w:szCs w:val="22"/>
          <w:lang w:val="en-US" w:eastAsia="zh-CN"/>
        </w:rPr>
        <w:t>UL n7-n77 does not affect DL n71.</w:t>
      </w:r>
    </w:p>
    <w:p w14:paraId="26BBD4C9" w14:textId="77777777" w:rsidR="00F8277A" w:rsidRDefault="00F8277A" w:rsidP="00F8277A">
      <w:pPr>
        <w:pStyle w:val="Guidance"/>
        <w:rPr>
          <w:i w:val="0"/>
          <w:color w:val="auto"/>
          <w:szCs w:val="22"/>
          <w:lang w:val="en-US" w:eastAsia="zh-CN"/>
        </w:rPr>
      </w:pPr>
      <w:r>
        <w:rPr>
          <w:i w:val="0"/>
          <w:color w:val="auto"/>
          <w:szCs w:val="22"/>
          <w:lang w:val="en-US" w:eastAsia="zh-CN"/>
        </w:rPr>
        <w:t>UL n71-n77 gives IMD2 into DL n7.</w:t>
      </w:r>
    </w:p>
    <w:p w14:paraId="0EDEE782" w14:textId="2B92371F" w:rsidR="00F8277A" w:rsidRPr="00A20126" w:rsidRDefault="00F8277A" w:rsidP="00F8277A">
      <w:pPr>
        <w:pStyle w:val="41"/>
      </w:pPr>
      <w:bookmarkStart w:id="249" w:name="_Toc136288244"/>
      <w:r w:rsidRPr="00467ADF">
        <w:rPr>
          <w:rFonts w:hint="eastAsia"/>
        </w:rPr>
        <w:t>5.</w:t>
      </w:r>
      <w:r>
        <w:t>19</w:t>
      </w:r>
      <w:r w:rsidRPr="00A20126">
        <w:t>.2.2</w:t>
      </w:r>
      <w:r w:rsidRPr="00A20126">
        <w:tab/>
        <w:t>REFSENS requirements</w:t>
      </w:r>
      <w:bookmarkEnd w:id="249"/>
    </w:p>
    <w:p w14:paraId="18641A74" w14:textId="77777777" w:rsidR="00F8277A" w:rsidRDefault="00F8277A" w:rsidP="00F8277A">
      <w:r>
        <w:t>Based on the co-existence studies there are a need to define MSD values. MSD values from DC_7-71_n78 are reused, for IMD2 into n7, while n7+n71 into n77 is added in same range of MSD as DC_2_n5-n77, since this is the same product that hits n77 (2 times lowband + midband = highband).</w:t>
      </w:r>
    </w:p>
    <w:p w14:paraId="53579EC5" w14:textId="634C028C" w:rsidR="00F8277A" w:rsidRDefault="00F8277A" w:rsidP="00F8277A">
      <w:pPr>
        <w:pStyle w:val="TH"/>
        <w:rPr>
          <w:rFonts w:cs="Arial"/>
        </w:rPr>
      </w:pPr>
      <w:r>
        <w:rPr>
          <w:rFonts w:cs="Arial"/>
        </w:rPr>
        <w:t xml:space="preserve">Table </w:t>
      </w:r>
      <w:r w:rsidRPr="00A20126">
        <w:rPr>
          <w:rFonts w:cs="Arial"/>
        </w:rPr>
        <w:t>5.</w:t>
      </w:r>
      <w:r>
        <w:rPr>
          <w:rFonts w:cs="Arial"/>
        </w:rPr>
        <w:t>19.</w:t>
      </w:r>
      <w:r w:rsidRPr="00A20126">
        <w:rPr>
          <w:rFonts w:cs="Arial"/>
        </w:rPr>
        <w:t>2.</w:t>
      </w:r>
      <w:r>
        <w:rPr>
          <w:rFonts w:cs="Arial"/>
        </w:rPr>
        <w:t xml:space="preserve">2-1: </w:t>
      </w:r>
      <w:r w:rsidRPr="00A20126">
        <w:rPr>
          <w:rFonts w:cs="Arial"/>
        </w:rPr>
        <w:t xml:space="preserve">3DL/2UL </w:t>
      </w:r>
      <w:r>
        <w:rPr>
          <w:rFonts w:cs="Arial"/>
        </w:rPr>
        <w:t>inter-band</w:t>
      </w:r>
      <w:r w:rsidRPr="00A20126">
        <w:rPr>
          <w:rFonts w:cs="Arial"/>
        </w:rPr>
        <w:t xml:space="preserve"> 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F8277A" w14:paraId="032D2058" w14:textId="77777777" w:rsidTr="00BC1FE2">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6372C21B" w14:textId="77777777" w:rsidR="00F8277A" w:rsidRDefault="00F8277A" w:rsidP="00BC1FE2">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448D7E25" w14:textId="77777777" w:rsidR="00F8277A" w:rsidRDefault="00F8277A" w:rsidP="00BC1FE2">
            <w:pPr>
              <w:pStyle w:val="TAH"/>
            </w:pPr>
            <w:r>
              <w:t>Source of IMD</w:t>
            </w:r>
          </w:p>
        </w:tc>
      </w:tr>
      <w:tr w:rsidR="00F8277A" w14:paraId="5897C004" w14:textId="77777777" w:rsidTr="00BC1FE2">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53E8DB5" w14:textId="77777777" w:rsidR="00F8277A" w:rsidRDefault="00F8277A" w:rsidP="00BC1FE2">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BCF4C5E" w14:textId="77777777" w:rsidR="00F8277A" w:rsidRDefault="00F8277A" w:rsidP="00BC1FE2">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5AB1AD67" w14:textId="77777777" w:rsidR="00F8277A" w:rsidRDefault="00F8277A" w:rsidP="00BC1FE2">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6D5640FA" w14:textId="77777777" w:rsidR="00F8277A" w:rsidRDefault="00F8277A" w:rsidP="00BC1FE2">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21079AA1" w14:textId="77777777" w:rsidR="00F8277A" w:rsidRDefault="00F8277A" w:rsidP="00BC1FE2">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3BC3C3DE" w14:textId="77777777" w:rsidR="00F8277A" w:rsidRDefault="00F8277A" w:rsidP="00BC1FE2">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603DEA06" w14:textId="77777777" w:rsidR="00F8277A" w:rsidRDefault="00F8277A" w:rsidP="00BC1FE2">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4247C1DE" w14:textId="77777777" w:rsidR="00F8277A" w:rsidRDefault="00F8277A" w:rsidP="00BC1FE2">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55E54BBF" w14:textId="77777777" w:rsidR="00F8277A" w:rsidRDefault="00F8277A" w:rsidP="00BC1FE2">
            <w:pPr>
              <w:pStyle w:val="TAH"/>
            </w:pPr>
          </w:p>
        </w:tc>
      </w:tr>
      <w:tr w:rsidR="00F8277A" w14:paraId="446F542C" w14:textId="77777777" w:rsidTr="00BC1FE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0AE4D4B" w14:textId="77777777" w:rsidR="00F8277A" w:rsidRDefault="00F8277A" w:rsidP="00BC1FE2">
            <w:pPr>
              <w:pStyle w:val="TAC"/>
              <w:rPr>
                <w:lang w:val="en-US" w:eastAsia="zh-CN"/>
              </w:rPr>
            </w:pPr>
            <w:r w:rsidRPr="009B4792">
              <w:rPr>
                <w:rFonts w:eastAsia="宋体"/>
                <w:color w:val="000000"/>
                <w:lang w:eastAsia="zh-CN"/>
              </w:rPr>
              <w:t>CA_</w:t>
            </w:r>
            <w:r>
              <w:rPr>
                <w:rFonts w:eastAsia="宋体"/>
                <w:color w:val="000000"/>
                <w:lang w:eastAsia="zh-CN"/>
              </w:rPr>
              <w:t>n7</w:t>
            </w:r>
            <w:r w:rsidRPr="009B4792">
              <w:rPr>
                <w:rFonts w:eastAsia="宋体"/>
                <w:color w:val="000000"/>
                <w:lang w:eastAsia="zh-CN"/>
              </w:rPr>
              <w:t>-</w:t>
            </w:r>
            <w:r>
              <w:rPr>
                <w:rFonts w:eastAsia="宋体"/>
                <w:color w:val="000000"/>
                <w:lang w:eastAsia="zh-CN"/>
              </w:rPr>
              <w:t>n71</w:t>
            </w:r>
            <w:r w:rsidRPr="009B4792">
              <w:rPr>
                <w:rFonts w:eastAsia="宋体"/>
                <w:color w:val="000000"/>
                <w:lang w:eastAsia="zh-CN"/>
              </w:rPr>
              <w:t>-n</w:t>
            </w:r>
            <w:r>
              <w:rPr>
                <w:rFonts w:eastAsia="宋体"/>
                <w:color w:val="000000"/>
                <w:lang w:eastAsia="zh-CN"/>
              </w:rPr>
              <w:t>77</w:t>
            </w:r>
          </w:p>
        </w:tc>
        <w:tc>
          <w:tcPr>
            <w:tcW w:w="1146" w:type="dxa"/>
            <w:tcBorders>
              <w:top w:val="single" w:sz="4" w:space="0" w:color="auto"/>
              <w:left w:val="single" w:sz="4" w:space="0" w:color="auto"/>
              <w:right w:val="single" w:sz="4" w:space="0" w:color="auto"/>
            </w:tcBorders>
          </w:tcPr>
          <w:p w14:paraId="49D8090B" w14:textId="77777777" w:rsidR="00F8277A" w:rsidRDefault="00F8277A" w:rsidP="00BC1FE2">
            <w:pPr>
              <w:pStyle w:val="TAC"/>
              <w:rPr>
                <w:lang w:val="en-US" w:eastAsia="ko-KR"/>
              </w:rPr>
            </w:pPr>
            <w:r>
              <w:t>n7</w:t>
            </w:r>
          </w:p>
        </w:tc>
        <w:tc>
          <w:tcPr>
            <w:tcW w:w="960" w:type="dxa"/>
            <w:tcBorders>
              <w:top w:val="single" w:sz="4" w:space="0" w:color="auto"/>
              <w:left w:val="single" w:sz="4" w:space="0" w:color="auto"/>
              <w:right w:val="single" w:sz="4" w:space="0" w:color="auto"/>
            </w:tcBorders>
          </w:tcPr>
          <w:p w14:paraId="7FDFB9D1" w14:textId="77777777" w:rsidR="00F8277A" w:rsidRDefault="00F8277A" w:rsidP="00BC1FE2">
            <w:pPr>
              <w:pStyle w:val="TAC"/>
              <w:rPr>
                <w:lang w:val="en-US" w:eastAsia="ko-KR"/>
              </w:rPr>
            </w:pPr>
            <w:r>
              <w:rPr>
                <w:lang w:val="en-US" w:eastAsia="ko-KR"/>
              </w:rPr>
              <w:t>2505</w:t>
            </w:r>
          </w:p>
        </w:tc>
        <w:tc>
          <w:tcPr>
            <w:tcW w:w="964" w:type="dxa"/>
            <w:tcBorders>
              <w:top w:val="single" w:sz="4" w:space="0" w:color="auto"/>
              <w:left w:val="single" w:sz="4" w:space="0" w:color="auto"/>
              <w:right w:val="single" w:sz="4" w:space="0" w:color="auto"/>
            </w:tcBorders>
          </w:tcPr>
          <w:p w14:paraId="44E88A6D" w14:textId="77777777" w:rsidR="00F8277A" w:rsidRDefault="00F8277A" w:rsidP="00BC1FE2">
            <w:pPr>
              <w:pStyle w:val="TAC"/>
              <w:rPr>
                <w:lang w:val="en-US" w:eastAsia="ko-KR"/>
              </w:rPr>
            </w:pPr>
            <w:r>
              <w:rPr>
                <w:lang w:val="en-US" w:eastAsia="ko-KR"/>
              </w:rPr>
              <w:t>5</w:t>
            </w:r>
          </w:p>
        </w:tc>
        <w:tc>
          <w:tcPr>
            <w:tcW w:w="960" w:type="dxa"/>
            <w:tcBorders>
              <w:top w:val="single" w:sz="4" w:space="0" w:color="auto"/>
              <w:left w:val="single" w:sz="4" w:space="0" w:color="auto"/>
              <w:right w:val="single" w:sz="4" w:space="0" w:color="auto"/>
            </w:tcBorders>
          </w:tcPr>
          <w:p w14:paraId="2813490C" w14:textId="77777777" w:rsidR="00F8277A" w:rsidRDefault="00F8277A" w:rsidP="00BC1FE2">
            <w:pPr>
              <w:pStyle w:val="TAC"/>
              <w:rPr>
                <w:lang w:val="en-US" w:eastAsia="ko-KR"/>
              </w:rPr>
            </w:pPr>
            <w:r>
              <w:rPr>
                <w:lang w:val="en-US" w:eastAsia="ko-KR"/>
              </w:rPr>
              <w:t>25</w:t>
            </w:r>
          </w:p>
        </w:tc>
        <w:tc>
          <w:tcPr>
            <w:tcW w:w="960" w:type="dxa"/>
            <w:tcBorders>
              <w:top w:val="single" w:sz="4" w:space="0" w:color="auto"/>
              <w:left w:val="single" w:sz="4" w:space="0" w:color="auto"/>
              <w:right w:val="single" w:sz="4" w:space="0" w:color="auto"/>
            </w:tcBorders>
          </w:tcPr>
          <w:p w14:paraId="06E615D9" w14:textId="77777777" w:rsidR="00F8277A" w:rsidRDefault="00F8277A" w:rsidP="00BC1FE2">
            <w:pPr>
              <w:pStyle w:val="TAC"/>
              <w:rPr>
                <w:lang w:val="en-US" w:eastAsia="ko-KR"/>
              </w:rPr>
            </w:pPr>
            <w:r>
              <w:rPr>
                <w:lang w:val="en-US" w:eastAsia="ko-KR"/>
              </w:rPr>
              <w:t>2625</w:t>
            </w:r>
          </w:p>
        </w:tc>
        <w:tc>
          <w:tcPr>
            <w:tcW w:w="977" w:type="dxa"/>
            <w:tcBorders>
              <w:top w:val="single" w:sz="4" w:space="0" w:color="auto"/>
              <w:left w:val="single" w:sz="4" w:space="0" w:color="auto"/>
              <w:bottom w:val="single" w:sz="4" w:space="0" w:color="auto"/>
              <w:right w:val="single" w:sz="4" w:space="0" w:color="auto"/>
            </w:tcBorders>
          </w:tcPr>
          <w:p w14:paraId="43E0DA0F" w14:textId="77777777" w:rsidR="00F8277A" w:rsidRDefault="00F8277A" w:rsidP="00BC1FE2">
            <w:pPr>
              <w:pStyle w:val="TAC"/>
            </w:pPr>
            <w:r>
              <w:t>N/A</w:t>
            </w:r>
          </w:p>
        </w:tc>
        <w:tc>
          <w:tcPr>
            <w:tcW w:w="828" w:type="dxa"/>
            <w:tcBorders>
              <w:top w:val="single" w:sz="4" w:space="0" w:color="auto"/>
              <w:left w:val="single" w:sz="4" w:space="0" w:color="auto"/>
              <w:right w:val="single" w:sz="4" w:space="0" w:color="auto"/>
            </w:tcBorders>
          </w:tcPr>
          <w:p w14:paraId="241A3C14" w14:textId="77777777" w:rsidR="00F8277A" w:rsidRDefault="00F8277A" w:rsidP="00BC1FE2">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
          <w:p w14:paraId="1D7FA1CF" w14:textId="77777777" w:rsidR="00F8277A" w:rsidRDefault="00F8277A" w:rsidP="00BC1FE2">
            <w:pPr>
              <w:pStyle w:val="TAC"/>
            </w:pPr>
            <w:r>
              <w:t>N/A</w:t>
            </w:r>
          </w:p>
        </w:tc>
      </w:tr>
      <w:tr w:rsidR="00F8277A" w14:paraId="55A2C772"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DFCEAE1" w14:textId="77777777" w:rsidR="00F8277A" w:rsidRDefault="00F8277A" w:rsidP="00BC1FE2">
            <w:pPr>
              <w:pStyle w:val="TAC"/>
              <w:rPr>
                <w:lang w:val="en-US" w:eastAsia="zh-CN"/>
              </w:rPr>
            </w:pPr>
          </w:p>
        </w:tc>
        <w:tc>
          <w:tcPr>
            <w:tcW w:w="1146" w:type="dxa"/>
            <w:tcBorders>
              <w:top w:val="single" w:sz="4" w:space="0" w:color="auto"/>
              <w:left w:val="single" w:sz="4" w:space="0" w:color="auto"/>
              <w:right w:val="single" w:sz="4" w:space="0" w:color="auto"/>
            </w:tcBorders>
          </w:tcPr>
          <w:p w14:paraId="6ACBC434" w14:textId="77777777" w:rsidR="00F8277A" w:rsidRDefault="00F8277A" w:rsidP="00BC1FE2">
            <w:pPr>
              <w:pStyle w:val="TAC"/>
              <w:rPr>
                <w:lang w:val="en-US" w:eastAsia="ko-KR"/>
              </w:rPr>
            </w:pPr>
            <w:r>
              <w:t>n71</w:t>
            </w:r>
          </w:p>
        </w:tc>
        <w:tc>
          <w:tcPr>
            <w:tcW w:w="960" w:type="dxa"/>
            <w:tcBorders>
              <w:top w:val="single" w:sz="4" w:space="0" w:color="auto"/>
              <w:left w:val="single" w:sz="4" w:space="0" w:color="auto"/>
              <w:right w:val="single" w:sz="4" w:space="0" w:color="auto"/>
            </w:tcBorders>
          </w:tcPr>
          <w:p w14:paraId="2632F282" w14:textId="77777777" w:rsidR="00F8277A" w:rsidRPr="00E7711D" w:rsidRDefault="00F8277A" w:rsidP="00BC1FE2">
            <w:pPr>
              <w:pStyle w:val="TAC"/>
              <w:framePr w:wrap="notBeside" w:vAnchor="page" w:hAnchor="margin" w:xAlign="right" w:y="6805"/>
            </w:pPr>
            <w:r>
              <w:t>666</w:t>
            </w:r>
          </w:p>
        </w:tc>
        <w:tc>
          <w:tcPr>
            <w:tcW w:w="964" w:type="dxa"/>
            <w:tcBorders>
              <w:top w:val="single" w:sz="4" w:space="0" w:color="auto"/>
              <w:left w:val="single" w:sz="4" w:space="0" w:color="auto"/>
              <w:right w:val="single" w:sz="4" w:space="0" w:color="auto"/>
            </w:tcBorders>
          </w:tcPr>
          <w:p w14:paraId="0B8E2332" w14:textId="77777777" w:rsidR="00F8277A" w:rsidRPr="00E7711D" w:rsidRDefault="00F8277A" w:rsidP="00BC1FE2">
            <w:pPr>
              <w:pStyle w:val="TAC"/>
              <w:framePr w:wrap="notBeside" w:vAnchor="page" w:hAnchor="margin" w:xAlign="right" w:y="6805"/>
            </w:pPr>
            <w:r>
              <w:t>5</w:t>
            </w:r>
          </w:p>
        </w:tc>
        <w:tc>
          <w:tcPr>
            <w:tcW w:w="960" w:type="dxa"/>
            <w:tcBorders>
              <w:top w:val="single" w:sz="4" w:space="0" w:color="auto"/>
              <w:left w:val="single" w:sz="4" w:space="0" w:color="auto"/>
              <w:right w:val="single" w:sz="4" w:space="0" w:color="auto"/>
            </w:tcBorders>
          </w:tcPr>
          <w:p w14:paraId="66E8F0F4" w14:textId="77777777" w:rsidR="00F8277A" w:rsidRPr="00E7711D" w:rsidRDefault="00F8277A" w:rsidP="00BC1FE2">
            <w:pPr>
              <w:pStyle w:val="TAC"/>
              <w:framePr w:wrap="notBeside" w:vAnchor="page" w:hAnchor="margin" w:xAlign="right" w:y="6805"/>
            </w:pPr>
            <w:r>
              <w:t>25</w:t>
            </w:r>
          </w:p>
        </w:tc>
        <w:tc>
          <w:tcPr>
            <w:tcW w:w="960" w:type="dxa"/>
            <w:tcBorders>
              <w:top w:val="single" w:sz="4" w:space="0" w:color="auto"/>
              <w:left w:val="single" w:sz="4" w:space="0" w:color="auto"/>
              <w:right w:val="single" w:sz="4" w:space="0" w:color="auto"/>
            </w:tcBorders>
          </w:tcPr>
          <w:p w14:paraId="1170BEE6" w14:textId="77777777" w:rsidR="00F8277A" w:rsidRPr="00E7711D" w:rsidRDefault="00F8277A" w:rsidP="00BC1FE2">
            <w:pPr>
              <w:pStyle w:val="TAC"/>
              <w:framePr w:wrap="notBeside" w:vAnchor="page" w:hAnchor="margin" w:xAlign="right" w:y="6805"/>
            </w:pPr>
            <w:r>
              <w:t>620</w:t>
            </w:r>
          </w:p>
        </w:tc>
        <w:tc>
          <w:tcPr>
            <w:tcW w:w="977" w:type="dxa"/>
            <w:tcBorders>
              <w:top w:val="single" w:sz="4" w:space="0" w:color="auto"/>
              <w:left w:val="single" w:sz="4" w:space="0" w:color="auto"/>
              <w:bottom w:val="single" w:sz="4" w:space="0" w:color="auto"/>
              <w:right w:val="single" w:sz="4" w:space="0" w:color="auto"/>
            </w:tcBorders>
          </w:tcPr>
          <w:p w14:paraId="2D583381" w14:textId="77777777" w:rsidR="00F8277A" w:rsidRDefault="00F8277A" w:rsidP="00BC1FE2">
            <w:pPr>
              <w:pStyle w:val="TAC"/>
              <w:framePr w:wrap="notBeside" w:vAnchor="page" w:hAnchor="margin" w:xAlign="right" w:y="6805"/>
            </w:pPr>
            <w:r>
              <w:t>N/A</w:t>
            </w:r>
          </w:p>
        </w:tc>
        <w:tc>
          <w:tcPr>
            <w:tcW w:w="828" w:type="dxa"/>
            <w:tcBorders>
              <w:top w:val="single" w:sz="4" w:space="0" w:color="auto"/>
              <w:left w:val="single" w:sz="4" w:space="0" w:color="auto"/>
              <w:right w:val="single" w:sz="4" w:space="0" w:color="auto"/>
            </w:tcBorders>
          </w:tcPr>
          <w:p w14:paraId="2BBCAD50" w14:textId="77777777" w:rsidR="00F8277A" w:rsidRDefault="00F8277A" w:rsidP="00BC1FE2">
            <w:pPr>
              <w:pStyle w:val="TAC"/>
              <w:framePr w:wrap="notBeside" w:vAnchor="page" w:hAnchor="margin" w:xAlign="right" w:y="6805"/>
            </w:pPr>
            <w:r>
              <w:t>FDD</w:t>
            </w:r>
          </w:p>
        </w:tc>
        <w:tc>
          <w:tcPr>
            <w:tcW w:w="1057" w:type="dxa"/>
            <w:tcBorders>
              <w:top w:val="single" w:sz="4" w:space="0" w:color="auto"/>
              <w:left w:val="single" w:sz="4" w:space="0" w:color="auto"/>
              <w:right w:val="single" w:sz="4" w:space="0" w:color="auto"/>
            </w:tcBorders>
          </w:tcPr>
          <w:p w14:paraId="00519A8D" w14:textId="77777777" w:rsidR="00F8277A" w:rsidRDefault="00F8277A" w:rsidP="00BC1FE2">
            <w:pPr>
              <w:pStyle w:val="TAC"/>
            </w:pPr>
            <w:r>
              <w:t>N/A</w:t>
            </w:r>
          </w:p>
        </w:tc>
      </w:tr>
      <w:tr w:rsidR="00F8277A" w14:paraId="7C925ADD"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0CA5168" w14:textId="77777777" w:rsidR="00F8277A" w:rsidRDefault="00F8277A" w:rsidP="00BC1FE2">
            <w:pPr>
              <w:pStyle w:val="TAC"/>
              <w:rPr>
                <w:lang w:val="en-US" w:eastAsia="zh-CN"/>
              </w:rPr>
            </w:pPr>
          </w:p>
        </w:tc>
        <w:tc>
          <w:tcPr>
            <w:tcW w:w="1146" w:type="dxa"/>
            <w:tcBorders>
              <w:top w:val="single" w:sz="4" w:space="0" w:color="auto"/>
              <w:left w:val="single" w:sz="4" w:space="0" w:color="auto"/>
              <w:right w:val="single" w:sz="4" w:space="0" w:color="auto"/>
            </w:tcBorders>
          </w:tcPr>
          <w:p w14:paraId="4CA1E7B6" w14:textId="77777777" w:rsidR="00F8277A" w:rsidRDefault="00F8277A" w:rsidP="00BC1FE2">
            <w:pPr>
              <w:pStyle w:val="TAC"/>
              <w:rPr>
                <w:lang w:val="en-US" w:eastAsia="ko-KR"/>
              </w:rPr>
            </w:pPr>
            <w:r>
              <w:t>n77</w:t>
            </w:r>
          </w:p>
        </w:tc>
        <w:tc>
          <w:tcPr>
            <w:tcW w:w="960" w:type="dxa"/>
            <w:tcBorders>
              <w:top w:val="single" w:sz="4" w:space="0" w:color="auto"/>
              <w:left w:val="single" w:sz="4" w:space="0" w:color="auto"/>
              <w:right w:val="single" w:sz="4" w:space="0" w:color="auto"/>
            </w:tcBorders>
          </w:tcPr>
          <w:p w14:paraId="7A42FE4A" w14:textId="77777777" w:rsidR="00F8277A" w:rsidRPr="00E7711D" w:rsidRDefault="00F8277A" w:rsidP="00BC1FE2">
            <w:pPr>
              <w:pStyle w:val="TAC"/>
              <w:framePr w:wrap="notBeside" w:vAnchor="page" w:hAnchor="margin" w:xAlign="right" w:y="6805"/>
            </w:pPr>
            <w:r>
              <w:t>3837</w:t>
            </w:r>
          </w:p>
        </w:tc>
        <w:tc>
          <w:tcPr>
            <w:tcW w:w="964" w:type="dxa"/>
            <w:tcBorders>
              <w:top w:val="single" w:sz="4" w:space="0" w:color="auto"/>
              <w:left w:val="single" w:sz="4" w:space="0" w:color="auto"/>
              <w:right w:val="single" w:sz="4" w:space="0" w:color="auto"/>
            </w:tcBorders>
          </w:tcPr>
          <w:p w14:paraId="77226087" w14:textId="77777777" w:rsidR="00F8277A" w:rsidRPr="00E7711D" w:rsidRDefault="00F8277A" w:rsidP="00BC1FE2">
            <w:pPr>
              <w:pStyle w:val="TAC"/>
              <w:framePr w:wrap="notBeside" w:vAnchor="page" w:hAnchor="margin" w:xAlign="right" w:y="6805"/>
            </w:pPr>
            <w:r>
              <w:t>10</w:t>
            </w:r>
          </w:p>
        </w:tc>
        <w:tc>
          <w:tcPr>
            <w:tcW w:w="960" w:type="dxa"/>
            <w:tcBorders>
              <w:top w:val="single" w:sz="4" w:space="0" w:color="auto"/>
              <w:left w:val="single" w:sz="4" w:space="0" w:color="auto"/>
              <w:right w:val="single" w:sz="4" w:space="0" w:color="auto"/>
            </w:tcBorders>
          </w:tcPr>
          <w:p w14:paraId="7CDE20C9" w14:textId="77777777" w:rsidR="00F8277A" w:rsidRPr="00E7711D" w:rsidRDefault="00F8277A" w:rsidP="00BC1FE2">
            <w:pPr>
              <w:pStyle w:val="TAC"/>
              <w:framePr w:wrap="notBeside" w:vAnchor="page" w:hAnchor="margin" w:xAlign="right" w:y="6805"/>
            </w:pPr>
            <w:r>
              <w:t>50</w:t>
            </w:r>
          </w:p>
        </w:tc>
        <w:tc>
          <w:tcPr>
            <w:tcW w:w="960" w:type="dxa"/>
            <w:tcBorders>
              <w:top w:val="single" w:sz="4" w:space="0" w:color="auto"/>
              <w:left w:val="single" w:sz="4" w:space="0" w:color="auto"/>
              <w:right w:val="single" w:sz="4" w:space="0" w:color="auto"/>
            </w:tcBorders>
          </w:tcPr>
          <w:p w14:paraId="709CC810" w14:textId="77777777" w:rsidR="00F8277A" w:rsidRPr="00E7711D" w:rsidRDefault="00F8277A" w:rsidP="00BC1FE2">
            <w:pPr>
              <w:pStyle w:val="TAC"/>
              <w:framePr w:wrap="notBeside" w:vAnchor="page" w:hAnchor="margin" w:xAlign="right" w:y="6805"/>
            </w:pPr>
            <w:r>
              <w:t>3837</w:t>
            </w:r>
          </w:p>
        </w:tc>
        <w:tc>
          <w:tcPr>
            <w:tcW w:w="977" w:type="dxa"/>
            <w:tcBorders>
              <w:top w:val="single" w:sz="4" w:space="0" w:color="auto"/>
              <w:left w:val="single" w:sz="4" w:space="0" w:color="auto"/>
              <w:bottom w:val="single" w:sz="4" w:space="0" w:color="auto"/>
              <w:right w:val="single" w:sz="4" w:space="0" w:color="auto"/>
            </w:tcBorders>
          </w:tcPr>
          <w:p w14:paraId="49B3F031" w14:textId="77777777" w:rsidR="00F8277A" w:rsidRDefault="00F8277A" w:rsidP="00BC1FE2">
            <w:pPr>
              <w:pStyle w:val="TAC"/>
              <w:framePr w:wrap="notBeside" w:vAnchor="page" w:hAnchor="margin" w:xAlign="right" w:y="6805"/>
            </w:pPr>
            <w:r w:rsidRPr="00EF5447">
              <w:t>16.</w:t>
            </w:r>
            <w:r>
              <w:t>0</w:t>
            </w:r>
          </w:p>
        </w:tc>
        <w:tc>
          <w:tcPr>
            <w:tcW w:w="828" w:type="dxa"/>
            <w:tcBorders>
              <w:top w:val="single" w:sz="4" w:space="0" w:color="auto"/>
              <w:left w:val="single" w:sz="4" w:space="0" w:color="auto"/>
              <w:right w:val="single" w:sz="4" w:space="0" w:color="auto"/>
            </w:tcBorders>
          </w:tcPr>
          <w:p w14:paraId="171274AD" w14:textId="77777777" w:rsidR="00F8277A" w:rsidRDefault="00F8277A" w:rsidP="00BC1FE2">
            <w:pPr>
              <w:pStyle w:val="TAC"/>
              <w:framePr w:wrap="notBeside" w:vAnchor="page" w:hAnchor="margin" w:xAlign="right" w:y="6805"/>
            </w:pPr>
            <w:r>
              <w:t>TDD</w:t>
            </w:r>
          </w:p>
        </w:tc>
        <w:tc>
          <w:tcPr>
            <w:tcW w:w="1057" w:type="dxa"/>
            <w:tcBorders>
              <w:top w:val="single" w:sz="4" w:space="0" w:color="auto"/>
              <w:left w:val="single" w:sz="4" w:space="0" w:color="auto"/>
              <w:right w:val="single" w:sz="4" w:space="0" w:color="auto"/>
            </w:tcBorders>
          </w:tcPr>
          <w:p w14:paraId="3A12C167" w14:textId="77777777" w:rsidR="00F8277A" w:rsidRDefault="00F8277A" w:rsidP="00BC1FE2">
            <w:pPr>
              <w:pStyle w:val="TAC"/>
            </w:pPr>
            <w:r>
              <w:t>IMD3</w:t>
            </w:r>
          </w:p>
        </w:tc>
      </w:tr>
      <w:tr w:rsidR="00F8277A" w14:paraId="118B679B"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5B4D74F" w14:textId="77777777" w:rsidR="00F8277A" w:rsidRDefault="00F8277A" w:rsidP="00BC1FE2">
            <w:pPr>
              <w:pStyle w:val="TAC"/>
              <w:rPr>
                <w:lang w:val="en-US" w:eastAsia="zh-CN"/>
              </w:rPr>
            </w:pPr>
          </w:p>
        </w:tc>
        <w:tc>
          <w:tcPr>
            <w:tcW w:w="1146" w:type="dxa"/>
            <w:tcBorders>
              <w:top w:val="single" w:sz="4" w:space="0" w:color="auto"/>
              <w:left w:val="single" w:sz="4" w:space="0" w:color="auto"/>
              <w:right w:val="single" w:sz="4" w:space="0" w:color="auto"/>
            </w:tcBorders>
          </w:tcPr>
          <w:p w14:paraId="55B4B176" w14:textId="77777777" w:rsidR="00F8277A" w:rsidRDefault="00F8277A" w:rsidP="00BC1FE2">
            <w:pPr>
              <w:pStyle w:val="TAC"/>
            </w:pPr>
            <w:r>
              <w:t>n7</w:t>
            </w:r>
          </w:p>
        </w:tc>
        <w:tc>
          <w:tcPr>
            <w:tcW w:w="960" w:type="dxa"/>
            <w:tcBorders>
              <w:top w:val="single" w:sz="4" w:space="0" w:color="auto"/>
              <w:left w:val="single" w:sz="4" w:space="0" w:color="auto"/>
              <w:right w:val="single" w:sz="4" w:space="0" w:color="auto"/>
            </w:tcBorders>
            <w:vAlign w:val="center"/>
          </w:tcPr>
          <w:p w14:paraId="1008EBD0" w14:textId="77777777" w:rsidR="00F8277A" w:rsidRDefault="00F8277A" w:rsidP="00BC1FE2">
            <w:pPr>
              <w:pStyle w:val="TAC"/>
            </w:pPr>
            <w:r>
              <w:rPr>
                <w:lang w:eastAsia="ko-KR"/>
              </w:rPr>
              <w:t>2550</w:t>
            </w:r>
          </w:p>
        </w:tc>
        <w:tc>
          <w:tcPr>
            <w:tcW w:w="964" w:type="dxa"/>
            <w:tcBorders>
              <w:top w:val="single" w:sz="4" w:space="0" w:color="auto"/>
              <w:left w:val="single" w:sz="4" w:space="0" w:color="auto"/>
              <w:right w:val="single" w:sz="4" w:space="0" w:color="auto"/>
            </w:tcBorders>
            <w:vAlign w:val="center"/>
          </w:tcPr>
          <w:p w14:paraId="414B4C46" w14:textId="77777777" w:rsidR="00F8277A" w:rsidRDefault="00F8277A" w:rsidP="00BC1FE2">
            <w:pPr>
              <w:pStyle w:val="TAC"/>
            </w:pPr>
            <w:r>
              <w:rPr>
                <w:rFonts w:cs="Arial"/>
                <w:lang w:eastAsia="ko-KR"/>
              </w:rPr>
              <w:t>5</w:t>
            </w:r>
          </w:p>
        </w:tc>
        <w:tc>
          <w:tcPr>
            <w:tcW w:w="960" w:type="dxa"/>
            <w:tcBorders>
              <w:top w:val="single" w:sz="4" w:space="0" w:color="auto"/>
              <w:left w:val="single" w:sz="4" w:space="0" w:color="auto"/>
              <w:right w:val="single" w:sz="4" w:space="0" w:color="auto"/>
            </w:tcBorders>
            <w:vAlign w:val="center"/>
          </w:tcPr>
          <w:p w14:paraId="00B9FEBD" w14:textId="77777777" w:rsidR="00F8277A" w:rsidRDefault="00F8277A" w:rsidP="00BC1FE2">
            <w:pPr>
              <w:pStyle w:val="TAC"/>
            </w:pPr>
            <w:r>
              <w:rPr>
                <w:rFonts w:cs="Arial"/>
                <w:lang w:eastAsia="ko-KR"/>
              </w:rPr>
              <w:t>25</w:t>
            </w:r>
          </w:p>
        </w:tc>
        <w:tc>
          <w:tcPr>
            <w:tcW w:w="960" w:type="dxa"/>
            <w:tcBorders>
              <w:top w:val="single" w:sz="4" w:space="0" w:color="auto"/>
              <w:left w:val="single" w:sz="4" w:space="0" w:color="auto"/>
              <w:right w:val="single" w:sz="4" w:space="0" w:color="auto"/>
            </w:tcBorders>
            <w:vAlign w:val="center"/>
          </w:tcPr>
          <w:p w14:paraId="7A6E3BF3" w14:textId="77777777" w:rsidR="00F8277A" w:rsidRDefault="00F8277A" w:rsidP="00BC1FE2">
            <w:pPr>
              <w:pStyle w:val="TAC"/>
            </w:pPr>
            <w:r>
              <w:rPr>
                <w:rFonts w:cs="Arial"/>
                <w:lang w:eastAsia="ko-KR"/>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71FEC852" w14:textId="77777777" w:rsidR="00F8277A" w:rsidRDefault="00F8277A" w:rsidP="00BC1FE2">
            <w:pPr>
              <w:pStyle w:val="TAC"/>
            </w:pPr>
            <w:r>
              <w:rPr>
                <w:rFonts w:cs="Arial"/>
              </w:rPr>
              <w:t>29.6</w:t>
            </w:r>
          </w:p>
        </w:tc>
        <w:tc>
          <w:tcPr>
            <w:tcW w:w="828" w:type="dxa"/>
            <w:tcBorders>
              <w:top w:val="single" w:sz="4" w:space="0" w:color="auto"/>
              <w:left w:val="single" w:sz="4" w:space="0" w:color="auto"/>
              <w:right w:val="single" w:sz="4" w:space="0" w:color="auto"/>
            </w:tcBorders>
          </w:tcPr>
          <w:p w14:paraId="5657DE82" w14:textId="77777777" w:rsidR="00F8277A" w:rsidRDefault="00F8277A" w:rsidP="00BC1FE2">
            <w:pPr>
              <w:pStyle w:val="TAC"/>
            </w:pPr>
            <w:r>
              <w:rPr>
                <w:lang w:eastAsia="zh-CN"/>
              </w:rPr>
              <w:t>FDD</w:t>
            </w:r>
          </w:p>
        </w:tc>
        <w:tc>
          <w:tcPr>
            <w:tcW w:w="1057" w:type="dxa"/>
            <w:tcBorders>
              <w:top w:val="single" w:sz="4" w:space="0" w:color="auto"/>
              <w:left w:val="single" w:sz="4" w:space="0" w:color="auto"/>
              <w:right w:val="single" w:sz="4" w:space="0" w:color="auto"/>
            </w:tcBorders>
            <w:vAlign w:val="center"/>
          </w:tcPr>
          <w:p w14:paraId="040010A6" w14:textId="77777777" w:rsidR="00F8277A" w:rsidRDefault="00F8277A" w:rsidP="00BC1FE2">
            <w:pPr>
              <w:pStyle w:val="TAC"/>
            </w:pPr>
            <w:r>
              <w:rPr>
                <w:kern w:val="2"/>
                <w:szCs w:val="24"/>
                <w:lang w:eastAsia="ja-JP"/>
              </w:rPr>
              <w:t>IMD2</w:t>
            </w:r>
          </w:p>
        </w:tc>
      </w:tr>
      <w:tr w:rsidR="00F8277A" w14:paraId="6E6DF2C0"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125ABC" w14:textId="77777777" w:rsidR="00F8277A" w:rsidRDefault="00F8277A" w:rsidP="00BC1FE2">
            <w:pPr>
              <w:pStyle w:val="TAC"/>
              <w:rPr>
                <w:lang w:val="en-US" w:eastAsia="zh-CN"/>
              </w:rPr>
            </w:pPr>
          </w:p>
        </w:tc>
        <w:tc>
          <w:tcPr>
            <w:tcW w:w="1146" w:type="dxa"/>
            <w:tcBorders>
              <w:top w:val="single" w:sz="4" w:space="0" w:color="auto"/>
              <w:left w:val="single" w:sz="4" w:space="0" w:color="auto"/>
              <w:right w:val="single" w:sz="4" w:space="0" w:color="auto"/>
            </w:tcBorders>
          </w:tcPr>
          <w:p w14:paraId="572FA554" w14:textId="77777777" w:rsidR="00F8277A" w:rsidRDefault="00F8277A" w:rsidP="00BC1FE2">
            <w:pPr>
              <w:pStyle w:val="TAC"/>
            </w:pPr>
            <w:r>
              <w:t>n71</w:t>
            </w:r>
          </w:p>
        </w:tc>
        <w:tc>
          <w:tcPr>
            <w:tcW w:w="960" w:type="dxa"/>
            <w:tcBorders>
              <w:top w:val="single" w:sz="4" w:space="0" w:color="auto"/>
              <w:left w:val="single" w:sz="4" w:space="0" w:color="auto"/>
              <w:right w:val="single" w:sz="4" w:space="0" w:color="auto"/>
            </w:tcBorders>
            <w:vAlign w:val="center"/>
          </w:tcPr>
          <w:p w14:paraId="59E668D9" w14:textId="77777777" w:rsidR="00F8277A" w:rsidRDefault="00F8277A" w:rsidP="00BC1FE2">
            <w:pPr>
              <w:pStyle w:val="TAC"/>
            </w:pPr>
            <w:r>
              <w:t>680</w:t>
            </w:r>
          </w:p>
        </w:tc>
        <w:tc>
          <w:tcPr>
            <w:tcW w:w="964" w:type="dxa"/>
            <w:tcBorders>
              <w:top w:val="single" w:sz="4" w:space="0" w:color="auto"/>
              <w:left w:val="single" w:sz="4" w:space="0" w:color="auto"/>
              <w:right w:val="single" w:sz="4" w:space="0" w:color="auto"/>
            </w:tcBorders>
            <w:vAlign w:val="center"/>
          </w:tcPr>
          <w:p w14:paraId="775124CB" w14:textId="77777777" w:rsidR="00F8277A" w:rsidRDefault="00F8277A" w:rsidP="00BC1FE2">
            <w:pPr>
              <w:pStyle w:val="TAC"/>
            </w:pPr>
            <w:r>
              <w:rPr>
                <w:rFonts w:cs="Arial"/>
              </w:rPr>
              <w:t>5</w:t>
            </w:r>
          </w:p>
        </w:tc>
        <w:tc>
          <w:tcPr>
            <w:tcW w:w="960" w:type="dxa"/>
            <w:tcBorders>
              <w:top w:val="single" w:sz="4" w:space="0" w:color="auto"/>
              <w:left w:val="single" w:sz="4" w:space="0" w:color="auto"/>
              <w:right w:val="single" w:sz="4" w:space="0" w:color="auto"/>
            </w:tcBorders>
            <w:vAlign w:val="center"/>
          </w:tcPr>
          <w:p w14:paraId="7EFD8963" w14:textId="77777777" w:rsidR="00F8277A" w:rsidRDefault="00F8277A" w:rsidP="00BC1FE2">
            <w:pPr>
              <w:pStyle w:val="TAC"/>
            </w:pPr>
            <w:r>
              <w:rPr>
                <w:rFonts w:cs="Arial"/>
              </w:rPr>
              <w:t>25</w:t>
            </w:r>
          </w:p>
        </w:tc>
        <w:tc>
          <w:tcPr>
            <w:tcW w:w="960" w:type="dxa"/>
            <w:tcBorders>
              <w:top w:val="single" w:sz="4" w:space="0" w:color="auto"/>
              <w:left w:val="single" w:sz="4" w:space="0" w:color="auto"/>
              <w:right w:val="single" w:sz="4" w:space="0" w:color="auto"/>
            </w:tcBorders>
            <w:vAlign w:val="center"/>
          </w:tcPr>
          <w:p w14:paraId="5F8C8EBA" w14:textId="77777777" w:rsidR="00F8277A" w:rsidRDefault="00F8277A" w:rsidP="00BC1FE2">
            <w:pPr>
              <w:pStyle w:val="TAC"/>
            </w:pPr>
            <w:r>
              <w:t>634</w:t>
            </w:r>
          </w:p>
        </w:tc>
        <w:tc>
          <w:tcPr>
            <w:tcW w:w="977" w:type="dxa"/>
            <w:tcBorders>
              <w:top w:val="single" w:sz="4" w:space="0" w:color="auto"/>
              <w:left w:val="single" w:sz="4" w:space="0" w:color="auto"/>
              <w:bottom w:val="single" w:sz="4" w:space="0" w:color="auto"/>
              <w:right w:val="single" w:sz="4" w:space="0" w:color="auto"/>
            </w:tcBorders>
            <w:vAlign w:val="center"/>
          </w:tcPr>
          <w:p w14:paraId="2E4C67D6" w14:textId="77777777" w:rsidR="00F8277A" w:rsidRDefault="00F8277A" w:rsidP="00BC1FE2">
            <w:pPr>
              <w:pStyle w:val="TAC"/>
            </w:pPr>
            <w:r>
              <w:rPr>
                <w:rFonts w:cs="Arial"/>
              </w:rPr>
              <w:t>N/A</w:t>
            </w:r>
          </w:p>
        </w:tc>
        <w:tc>
          <w:tcPr>
            <w:tcW w:w="828" w:type="dxa"/>
            <w:tcBorders>
              <w:top w:val="single" w:sz="4" w:space="0" w:color="auto"/>
              <w:left w:val="single" w:sz="4" w:space="0" w:color="auto"/>
              <w:right w:val="single" w:sz="4" w:space="0" w:color="auto"/>
            </w:tcBorders>
          </w:tcPr>
          <w:p w14:paraId="443856A8" w14:textId="77777777" w:rsidR="00F8277A" w:rsidRDefault="00F8277A" w:rsidP="00BC1FE2">
            <w:pPr>
              <w:pStyle w:val="TAC"/>
            </w:pPr>
            <w:r>
              <w:t>FDD</w:t>
            </w:r>
          </w:p>
        </w:tc>
        <w:tc>
          <w:tcPr>
            <w:tcW w:w="1057" w:type="dxa"/>
            <w:tcBorders>
              <w:top w:val="single" w:sz="4" w:space="0" w:color="auto"/>
              <w:left w:val="single" w:sz="4" w:space="0" w:color="auto"/>
              <w:right w:val="single" w:sz="4" w:space="0" w:color="auto"/>
            </w:tcBorders>
          </w:tcPr>
          <w:p w14:paraId="406143AC" w14:textId="77777777" w:rsidR="00F8277A" w:rsidRDefault="00F8277A" w:rsidP="00BC1FE2">
            <w:pPr>
              <w:pStyle w:val="TAC"/>
            </w:pPr>
            <w:r>
              <w:rPr>
                <w:kern w:val="2"/>
                <w:szCs w:val="24"/>
                <w:lang w:eastAsia="ja-JP"/>
              </w:rPr>
              <w:t>N/A</w:t>
            </w:r>
          </w:p>
        </w:tc>
      </w:tr>
      <w:tr w:rsidR="00F8277A" w14:paraId="78EA354D" w14:textId="77777777" w:rsidTr="00BC1FE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B06A4B7" w14:textId="77777777" w:rsidR="00F8277A" w:rsidRDefault="00F8277A" w:rsidP="00BC1FE2">
            <w:pPr>
              <w:pStyle w:val="TAC"/>
              <w:rPr>
                <w:lang w:val="en-US" w:eastAsia="zh-CN"/>
              </w:rPr>
            </w:pPr>
          </w:p>
        </w:tc>
        <w:tc>
          <w:tcPr>
            <w:tcW w:w="1146" w:type="dxa"/>
            <w:tcBorders>
              <w:top w:val="single" w:sz="4" w:space="0" w:color="auto"/>
              <w:left w:val="single" w:sz="4" w:space="0" w:color="auto"/>
              <w:right w:val="single" w:sz="4" w:space="0" w:color="auto"/>
            </w:tcBorders>
          </w:tcPr>
          <w:p w14:paraId="18E9C8CA" w14:textId="77777777" w:rsidR="00F8277A" w:rsidRDefault="00F8277A" w:rsidP="00BC1FE2">
            <w:pPr>
              <w:pStyle w:val="TAC"/>
            </w:pPr>
            <w:r>
              <w:t>n77</w:t>
            </w:r>
          </w:p>
        </w:tc>
        <w:tc>
          <w:tcPr>
            <w:tcW w:w="960" w:type="dxa"/>
            <w:tcBorders>
              <w:top w:val="single" w:sz="4" w:space="0" w:color="auto"/>
              <w:left w:val="single" w:sz="4" w:space="0" w:color="auto"/>
              <w:right w:val="single" w:sz="4" w:space="0" w:color="auto"/>
            </w:tcBorders>
            <w:vAlign w:val="center"/>
          </w:tcPr>
          <w:p w14:paraId="5BC8ABB9" w14:textId="77777777" w:rsidR="00F8277A" w:rsidRDefault="00F8277A" w:rsidP="00BC1FE2">
            <w:pPr>
              <w:pStyle w:val="TAC"/>
            </w:pPr>
            <w:r>
              <w:rPr>
                <w:rFonts w:cs="Arial"/>
                <w:lang w:eastAsia="ko-KR"/>
              </w:rPr>
              <w:t>3350</w:t>
            </w:r>
          </w:p>
        </w:tc>
        <w:tc>
          <w:tcPr>
            <w:tcW w:w="964" w:type="dxa"/>
            <w:tcBorders>
              <w:top w:val="single" w:sz="4" w:space="0" w:color="auto"/>
              <w:left w:val="single" w:sz="4" w:space="0" w:color="auto"/>
              <w:right w:val="single" w:sz="4" w:space="0" w:color="auto"/>
            </w:tcBorders>
            <w:vAlign w:val="center"/>
          </w:tcPr>
          <w:p w14:paraId="3C70B6D8" w14:textId="77777777" w:rsidR="00F8277A" w:rsidRDefault="00F8277A" w:rsidP="00BC1FE2">
            <w:pPr>
              <w:pStyle w:val="TAC"/>
            </w:pPr>
            <w:r>
              <w:rPr>
                <w:rFonts w:cs="Arial"/>
                <w:lang w:eastAsia="ko-KR"/>
              </w:rPr>
              <w:t>10</w:t>
            </w:r>
          </w:p>
        </w:tc>
        <w:tc>
          <w:tcPr>
            <w:tcW w:w="960" w:type="dxa"/>
            <w:tcBorders>
              <w:top w:val="single" w:sz="4" w:space="0" w:color="auto"/>
              <w:left w:val="single" w:sz="4" w:space="0" w:color="auto"/>
              <w:right w:val="single" w:sz="4" w:space="0" w:color="auto"/>
            </w:tcBorders>
            <w:vAlign w:val="center"/>
          </w:tcPr>
          <w:p w14:paraId="4B233FC1" w14:textId="77777777" w:rsidR="00F8277A" w:rsidRDefault="00F8277A" w:rsidP="00BC1FE2">
            <w:pPr>
              <w:pStyle w:val="TAC"/>
            </w:pPr>
            <w:r>
              <w:rPr>
                <w:rFonts w:cs="Arial"/>
                <w:lang w:eastAsia="ko-KR"/>
              </w:rPr>
              <w:t>50</w:t>
            </w:r>
          </w:p>
        </w:tc>
        <w:tc>
          <w:tcPr>
            <w:tcW w:w="960" w:type="dxa"/>
            <w:tcBorders>
              <w:top w:val="single" w:sz="4" w:space="0" w:color="auto"/>
              <w:left w:val="single" w:sz="4" w:space="0" w:color="auto"/>
              <w:right w:val="single" w:sz="4" w:space="0" w:color="auto"/>
            </w:tcBorders>
            <w:vAlign w:val="center"/>
          </w:tcPr>
          <w:p w14:paraId="2251AD4D" w14:textId="77777777" w:rsidR="00F8277A" w:rsidRDefault="00F8277A" w:rsidP="00BC1FE2">
            <w:pPr>
              <w:pStyle w:val="TAC"/>
            </w:pPr>
            <w:r>
              <w:t>3350</w:t>
            </w:r>
          </w:p>
        </w:tc>
        <w:tc>
          <w:tcPr>
            <w:tcW w:w="977" w:type="dxa"/>
            <w:tcBorders>
              <w:top w:val="single" w:sz="4" w:space="0" w:color="auto"/>
              <w:left w:val="single" w:sz="4" w:space="0" w:color="auto"/>
              <w:bottom w:val="single" w:sz="4" w:space="0" w:color="auto"/>
              <w:right w:val="single" w:sz="4" w:space="0" w:color="auto"/>
            </w:tcBorders>
            <w:vAlign w:val="center"/>
          </w:tcPr>
          <w:p w14:paraId="327222D0" w14:textId="77777777" w:rsidR="00F8277A" w:rsidRDefault="00F8277A" w:rsidP="00BC1FE2">
            <w:pPr>
              <w:pStyle w:val="TAC"/>
            </w:pPr>
            <w:r>
              <w:rPr>
                <w:rFonts w:cs="Arial"/>
              </w:rPr>
              <w:t>N/A</w:t>
            </w:r>
          </w:p>
        </w:tc>
        <w:tc>
          <w:tcPr>
            <w:tcW w:w="828" w:type="dxa"/>
            <w:tcBorders>
              <w:top w:val="single" w:sz="4" w:space="0" w:color="auto"/>
              <w:left w:val="single" w:sz="4" w:space="0" w:color="auto"/>
              <w:right w:val="single" w:sz="4" w:space="0" w:color="auto"/>
            </w:tcBorders>
          </w:tcPr>
          <w:p w14:paraId="5FAE561C" w14:textId="77777777" w:rsidR="00F8277A" w:rsidRDefault="00F8277A" w:rsidP="00BC1FE2">
            <w:pPr>
              <w:pStyle w:val="TAC"/>
            </w:pPr>
            <w:r>
              <w:t>TDD</w:t>
            </w:r>
          </w:p>
        </w:tc>
        <w:tc>
          <w:tcPr>
            <w:tcW w:w="1057" w:type="dxa"/>
            <w:tcBorders>
              <w:top w:val="single" w:sz="4" w:space="0" w:color="auto"/>
              <w:left w:val="single" w:sz="4" w:space="0" w:color="auto"/>
              <w:right w:val="single" w:sz="4" w:space="0" w:color="auto"/>
            </w:tcBorders>
          </w:tcPr>
          <w:p w14:paraId="3E2A5420" w14:textId="77777777" w:rsidR="00F8277A" w:rsidRDefault="00F8277A" w:rsidP="00BC1FE2">
            <w:pPr>
              <w:pStyle w:val="TAC"/>
            </w:pPr>
            <w:r>
              <w:rPr>
                <w:kern w:val="2"/>
                <w:szCs w:val="24"/>
                <w:lang w:eastAsia="ja-JP"/>
              </w:rPr>
              <w:t>N/A</w:t>
            </w:r>
          </w:p>
        </w:tc>
      </w:tr>
    </w:tbl>
    <w:p w14:paraId="4C0BB778" w14:textId="77777777" w:rsidR="00F8277A" w:rsidRDefault="00F8277A" w:rsidP="00F8277A">
      <w:pPr>
        <w:rPr>
          <w:color w:val="0070C0"/>
        </w:rPr>
      </w:pPr>
    </w:p>
    <w:p w14:paraId="4C588BD6" w14:textId="77777777" w:rsidR="0086115F" w:rsidRDefault="0086115F" w:rsidP="00AC4AB0">
      <w:pPr>
        <w:rPr>
          <w:b/>
          <w:color w:val="0070C0"/>
          <w:sz w:val="32"/>
          <w:szCs w:val="32"/>
        </w:rPr>
      </w:pPr>
    </w:p>
    <w:p w14:paraId="2C98042C" w14:textId="58C189E8" w:rsidR="00F85354" w:rsidRPr="00AB6990" w:rsidRDefault="00F85354" w:rsidP="00AB6990">
      <w:pPr>
        <w:pStyle w:val="21"/>
      </w:pPr>
      <w:bookmarkStart w:id="250" w:name="_Toc136288245"/>
      <w:r w:rsidRPr="00AB6990">
        <w:t>5.20</w:t>
      </w:r>
      <w:r w:rsidRPr="00AB6990">
        <w:tab/>
        <w:t>CA_n48-n70-n77</w:t>
      </w:r>
      <w:bookmarkEnd w:id="250"/>
    </w:p>
    <w:p w14:paraId="5EE4DC3B" w14:textId="1F44E803" w:rsidR="00F85354" w:rsidRPr="00AB6990" w:rsidRDefault="00F85354" w:rsidP="00F85354">
      <w:pPr>
        <w:pStyle w:val="31"/>
      </w:pPr>
      <w:bookmarkStart w:id="251" w:name="_Toc136288246"/>
      <w:r>
        <w:t>5.20</w:t>
      </w:r>
      <w:r w:rsidRPr="00205856">
        <w:t>.1</w:t>
      </w:r>
      <w:r w:rsidRPr="00205856">
        <w:tab/>
      </w:r>
      <w:r w:rsidRPr="00AB6990">
        <w:t>Common for 1 band UL and 2 bands UL CA</w:t>
      </w:r>
      <w:bookmarkEnd w:id="251"/>
    </w:p>
    <w:p w14:paraId="0CE1B1E2" w14:textId="5546CAEE" w:rsidR="00F85354" w:rsidRPr="00AB6990" w:rsidRDefault="00F85354" w:rsidP="00F85354">
      <w:pPr>
        <w:pStyle w:val="41"/>
      </w:pPr>
      <w:bookmarkStart w:id="252" w:name="_Toc136288247"/>
      <w:r>
        <w:t>5.20</w:t>
      </w:r>
      <w:r w:rsidRPr="00205856">
        <w:t>.1.1</w:t>
      </w:r>
      <w:r w:rsidRPr="00205856">
        <w:tab/>
      </w:r>
      <w:r w:rsidRPr="00AB6990">
        <w:t>Operating bands for CA</w:t>
      </w:r>
      <w:bookmarkEnd w:id="252"/>
    </w:p>
    <w:p w14:paraId="4971D489" w14:textId="17A352FE" w:rsidR="00F85354" w:rsidRPr="00205856" w:rsidRDefault="00F85354" w:rsidP="00F85354">
      <w:pPr>
        <w:pStyle w:val="TH"/>
        <w:rPr>
          <w:color w:val="000000"/>
          <w:lang w:val="en-US"/>
        </w:rPr>
      </w:pPr>
      <w:r w:rsidRPr="00205856">
        <w:rPr>
          <w:color w:val="000000"/>
          <w:lang w:val="en-US"/>
        </w:rPr>
        <w:t xml:space="preserve">Table </w:t>
      </w:r>
      <w:r>
        <w:rPr>
          <w:color w:val="000000"/>
          <w:lang w:val="en-US" w:eastAsia="zh-CN"/>
        </w:rPr>
        <w:t>5.20</w:t>
      </w:r>
      <w:r w:rsidRPr="00205856">
        <w:rPr>
          <w:color w:val="000000"/>
          <w:lang w:val="en-US"/>
        </w:rPr>
        <w:t>.1.</w:t>
      </w:r>
      <w:r w:rsidRPr="00205856">
        <w:rPr>
          <w:color w:val="000000"/>
          <w:lang w:val="en-US" w:eastAsia="zh-CN"/>
        </w:rPr>
        <w:t>1</w:t>
      </w:r>
      <w:r w:rsidRPr="00205856">
        <w:rPr>
          <w:color w:val="000000"/>
          <w:lang w:val="en-US"/>
        </w:rPr>
        <w:t xml:space="preserve">-1: </w:t>
      </w:r>
      <w:r w:rsidRPr="00205856">
        <w:rPr>
          <w:color w:val="000000"/>
        </w:rPr>
        <w:t>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F85354" w:rsidRPr="00205856" w14:paraId="02D17001" w14:textId="77777777" w:rsidTr="00BC1FE2">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2EF376C5" w14:textId="77777777" w:rsidR="00F85354" w:rsidRPr="00205856" w:rsidRDefault="00F85354" w:rsidP="00BC1FE2">
            <w:pPr>
              <w:keepNext/>
              <w:keepLines/>
              <w:spacing w:after="0"/>
              <w:jc w:val="center"/>
              <w:rPr>
                <w:rFonts w:ascii="Arial" w:hAnsi="Arial"/>
                <w:b/>
                <w:color w:val="000000"/>
                <w:sz w:val="18"/>
              </w:rPr>
            </w:pPr>
            <w:r w:rsidRPr="00205856">
              <w:rPr>
                <w:rFonts w:ascii="Arial" w:hAnsi="Arial"/>
                <w:b/>
                <w:color w:val="000000"/>
                <w:sz w:val="18"/>
                <w:lang w:eastAsia="zh-CN"/>
              </w:rPr>
              <w:t>NR</w:t>
            </w:r>
            <w:r w:rsidRPr="00205856">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4D2025BA" w14:textId="77777777" w:rsidR="00F85354" w:rsidRPr="00205856" w:rsidRDefault="00F85354" w:rsidP="00BC1FE2">
            <w:pPr>
              <w:keepNext/>
              <w:keepLines/>
              <w:spacing w:after="0"/>
              <w:jc w:val="center"/>
              <w:rPr>
                <w:rFonts w:ascii="Arial" w:hAnsi="Arial"/>
                <w:b/>
                <w:color w:val="000000"/>
                <w:sz w:val="18"/>
              </w:rPr>
            </w:pPr>
            <w:r w:rsidRPr="00205856">
              <w:rPr>
                <w:rFonts w:ascii="Arial" w:hAnsi="Arial"/>
                <w:b/>
                <w:color w:val="000000"/>
                <w:sz w:val="18"/>
                <w:lang w:eastAsia="zh-CN"/>
              </w:rPr>
              <w:t>NR</w:t>
            </w:r>
            <w:r w:rsidRPr="00205856">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65543951" w14:textId="77777777" w:rsidR="00F85354" w:rsidRPr="00205856" w:rsidRDefault="00F85354" w:rsidP="00BC1FE2">
            <w:pPr>
              <w:keepNext/>
              <w:keepLines/>
              <w:spacing w:after="0"/>
              <w:jc w:val="center"/>
              <w:rPr>
                <w:rFonts w:ascii="Arial" w:hAnsi="Arial"/>
                <w:b/>
                <w:color w:val="000000"/>
                <w:sz w:val="18"/>
              </w:rPr>
            </w:pPr>
            <w:r w:rsidRPr="00205856">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6B27D614" w14:textId="77777777" w:rsidR="00F85354" w:rsidRPr="00205856" w:rsidRDefault="00F85354" w:rsidP="00BC1FE2">
            <w:pPr>
              <w:keepNext/>
              <w:keepLines/>
              <w:spacing w:after="0"/>
              <w:jc w:val="center"/>
              <w:rPr>
                <w:rFonts w:ascii="Arial" w:hAnsi="Arial"/>
                <w:b/>
                <w:color w:val="000000"/>
                <w:sz w:val="18"/>
              </w:rPr>
            </w:pPr>
            <w:r w:rsidRPr="00205856">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724CAE8E" w14:textId="77777777" w:rsidR="00F85354" w:rsidRPr="00205856" w:rsidRDefault="00F85354" w:rsidP="00BC1FE2">
            <w:pPr>
              <w:keepNext/>
              <w:keepLines/>
              <w:spacing w:after="0"/>
              <w:jc w:val="center"/>
              <w:rPr>
                <w:rFonts w:ascii="Arial" w:hAnsi="Arial"/>
                <w:b/>
                <w:color w:val="000000"/>
                <w:sz w:val="18"/>
              </w:rPr>
            </w:pPr>
            <w:r w:rsidRPr="00205856">
              <w:rPr>
                <w:rFonts w:ascii="Arial" w:hAnsi="Arial"/>
                <w:b/>
                <w:color w:val="000000"/>
                <w:sz w:val="18"/>
              </w:rPr>
              <w:t>Duplex Mode</w:t>
            </w:r>
          </w:p>
        </w:tc>
      </w:tr>
      <w:tr w:rsidR="00F85354" w:rsidRPr="00205856" w14:paraId="406EC5B5" w14:textId="77777777" w:rsidTr="00BC1FE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C297ED" w14:textId="77777777" w:rsidR="00F85354" w:rsidRPr="00205856" w:rsidRDefault="00F85354" w:rsidP="00BC1FE2">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4B3677" w14:textId="77777777" w:rsidR="00F85354" w:rsidRPr="00205856" w:rsidRDefault="00F85354" w:rsidP="00BC1FE2">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43755C21" w14:textId="77777777" w:rsidR="00F85354" w:rsidRPr="00205856" w:rsidRDefault="00F85354" w:rsidP="00BC1FE2">
            <w:pPr>
              <w:keepNext/>
              <w:keepLines/>
              <w:spacing w:after="0"/>
              <w:jc w:val="center"/>
              <w:rPr>
                <w:rFonts w:ascii="Arial" w:hAnsi="Arial"/>
                <w:b/>
                <w:color w:val="000000"/>
                <w:sz w:val="18"/>
              </w:rPr>
            </w:pPr>
            <w:r w:rsidRPr="00205856">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085C4338" w14:textId="77777777" w:rsidR="00F85354" w:rsidRPr="00205856" w:rsidRDefault="00F85354" w:rsidP="00BC1FE2">
            <w:pPr>
              <w:keepNext/>
              <w:keepLines/>
              <w:spacing w:after="0"/>
              <w:jc w:val="center"/>
              <w:rPr>
                <w:rFonts w:ascii="Arial" w:hAnsi="Arial"/>
                <w:b/>
                <w:color w:val="000000"/>
                <w:sz w:val="18"/>
              </w:rPr>
            </w:pPr>
            <w:r w:rsidRPr="00205856">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8B7E07" w14:textId="77777777" w:rsidR="00F85354" w:rsidRPr="00205856" w:rsidRDefault="00F85354" w:rsidP="00BC1FE2">
            <w:pPr>
              <w:spacing w:after="0"/>
              <w:rPr>
                <w:rFonts w:ascii="Arial" w:hAnsi="Arial"/>
                <w:b/>
                <w:color w:val="000000"/>
                <w:sz w:val="18"/>
              </w:rPr>
            </w:pPr>
          </w:p>
        </w:tc>
      </w:tr>
      <w:tr w:rsidR="00F85354" w:rsidRPr="00205856" w14:paraId="0E4D824E" w14:textId="77777777" w:rsidTr="00BC1FE2">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A3918F" w14:textId="77777777" w:rsidR="00F85354" w:rsidRPr="00205856" w:rsidRDefault="00F85354" w:rsidP="00BC1FE2">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140EDD" w14:textId="77777777" w:rsidR="00F85354" w:rsidRPr="00205856" w:rsidRDefault="00F85354" w:rsidP="00BC1FE2">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168B0E21" w14:textId="77777777" w:rsidR="00F85354" w:rsidRPr="00205856" w:rsidRDefault="00F85354" w:rsidP="00BC1FE2">
            <w:pPr>
              <w:keepNext/>
              <w:keepLines/>
              <w:spacing w:after="0"/>
              <w:jc w:val="center"/>
              <w:rPr>
                <w:rFonts w:ascii="Arial" w:hAnsi="Arial"/>
                <w:b/>
                <w:color w:val="000000"/>
                <w:sz w:val="18"/>
              </w:rPr>
            </w:pPr>
            <w:r w:rsidRPr="00205856">
              <w:rPr>
                <w:rFonts w:ascii="Arial" w:hAnsi="Arial"/>
                <w:b/>
                <w:color w:val="000000"/>
                <w:sz w:val="18"/>
              </w:rPr>
              <w:t>F</w:t>
            </w:r>
            <w:r w:rsidRPr="00205856">
              <w:rPr>
                <w:rFonts w:ascii="Arial" w:hAnsi="Arial"/>
                <w:b/>
                <w:color w:val="000000"/>
                <w:sz w:val="18"/>
                <w:vertAlign w:val="subscript"/>
              </w:rPr>
              <w:t>UL_low</w:t>
            </w:r>
            <w:r w:rsidRPr="00205856">
              <w:rPr>
                <w:rFonts w:ascii="Arial" w:hAnsi="Arial"/>
                <w:b/>
                <w:color w:val="000000"/>
                <w:sz w:val="18"/>
              </w:rPr>
              <w:t xml:space="preserve">  –  F</w:t>
            </w:r>
            <w:r w:rsidRPr="00205856">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6FA9B34B" w14:textId="77777777" w:rsidR="00F85354" w:rsidRPr="00205856" w:rsidRDefault="00F85354" w:rsidP="00BC1FE2">
            <w:pPr>
              <w:keepNext/>
              <w:keepLines/>
              <w:spacing w:after="0"/>
              <w:jc w:val="center"/>
              <w:rPr>
                <w:rFonts w:ascii="Arial" w:hAnsi="Arial"/>
                <w:b/>
                <w:color w:val="000000"/>
                <w:sz w:val="18"/>
              </w:rPr>
            </w:pPr>
            <w:r w:rsidRPr="00205856">
              <w:rPr>
                <w:rFonts w:ascii="Arial" w:hAnsi="Arial"/>
                <w:b/>
                <w:color w:val="000000"/>
                <w:sz w:val="18"/>
              </w:rPr>
              <w:t>F</w:t>
            </w:r>
            <w:r w:rsidRPr="00205856">
              <w:rPr>
                <w:rFonts w:ascii="Arial" w:hAnsi="Arial"/>
                <w:b/>
                <w:color w:val="000000"/>
                <w:sz w:val="18"/>
                <w:vertAlign w:val="subscript"/>
              </w:rPr>
              <w:t>DL_low</w:t>
            </w:r>
            <w:r w:rsidRPr="00205856">
              <w:rPr>
                <w:rFonts w:ascii="Arial" w:hAnsi="Arial"/>
                <w:b/>
                <w:color w:val="000000"/>
                <w:sz w:val="18"/>
              </w:rPr>
              <w:t xml:space="preserve">  –  F</w:t>
            </w:r>
            <w:r w:rsidRPr="00205856">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5043FF" w14:textId="77777777" w:rsidR="00F85354" w:rsidRPr="00205856" w:rsidRDefault="00F85354" w:rsidP="00BC1FE2">
            <w:pPr>
              <w:spacing w:after="0"/>
              <w:rPr>
                <w:rFonts w:ascii="Arial" w:hAnsi="Arial"/>
                <w:b/>
                <w:color w:val="000000"/>
                <w:sz w:val="18"/>
              </w:rPr>
            </w:pPr>
          </w:p>
        </w:tc>
      </w:tr>
      <w:tr w:rsidR="00F85354" w:rsidRPr="00205856" w14:paraId="1DB34CA3" w14:textId="77777777" w:rsidTr="00BC1FE2">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4E8C96B1" w14:textId="77777777" w:rsidR="00F85354" w:rsidRPr="00205856" w:rsidRDefault="00F85354" w:rsidP="00BC1FE2">
            <w:pPr>
              <w:keepNext/>
              <w:keepLines/>
              <w:spacing w:after="0"/>
              <w:jc w:val="center"/>
              <w:rPr>
                <w:rFonts w:ascii="Arial" w:hAnsi="Arial"/>
                <w:color w:val="000000"/>
                <w:sz w:val="18"/>
                <w:lang w:eastAsia="zh-CN"/>
              </w:rPr>
            </w:pPr>
            <w:r w:rsidRPr="00205856">
              <w:rPr>
                <w:rFonts w:ascii="Arial" w:eastAsia="宋体" w:hAnsi="Arial"/>
                <w:color w:val="000000"/>
                <w:sz w:val="18"/>
                <w:lang w:eastAsia="zh-CN"/>
              </w:rPr>
              <w:t>CA_n48-n70-n77</w:t>
            </w:r>
          </w:p>
        </w:tc>
        <w:tc>
          <w:tcPr>
            <w:tcW w:w="1067" w:type="dxa"/>
            <w:tcBorders>
              <w:top w:val="single" w:sz="4" w:space="0" w:color="auto"/>
              <w:left w:val="single" w:sz="4" w:space="0" w:color="auto"/>
              <w:bottom w:val="single" w:sz="4" w:space="0" w:color="auto"/>
              <w:right w:val="single" w:sz="4" w:space="0" w:color="auto"/>
            </w:tcBorders>
            <w:vAlign w:val="center"/>
            <w:hideMark/>
          </w:tcPr>
          <w:p w14:paraId="027DF286" w14:textId="77777777" w:rsidR="00F85354" w:rsidRPr="00205856" w:rsidRDefault="00F85354" w:rsidP="00BC1FE2">
            <w:pPr>
              <w:keepNext/>
              <w:keepLines/>
              <w:spacing w:after="0"/>
              <w:jc w:val="center"/>
              <w:rPr>
                <w:rFonts w:ascii="Arial" w:hAnsi="Arial"/>
                <w:color w:val="000000"/>
                <w:sz w:val="18"/>
              </w:rPr>
            </w:pPr>
            <w:r w:rsidRPr="00205856">
              <w:rPr>
                <w:rFonts w:ascii="Arial" w:hAnsi="Arial"/>
                <w:color w:val="000000"/>
                <w:sz w:val="18"/>
              </w:rPr>
              <w:t>n48</w:t>
            </w:r>
          </w:p>
        </w:tc>
        <w:tc>
          <w:tcPr>
            <w:tcW w:w="1212" w:type="dxa"/>
            <w:tcBorders>
              <w:top w:val="single" w:sz="4" w:space="0" w:color="auto"/>
              <w:left w:val="single" w:sz="4" w:space="0" w:color="auto"/>
              <w:bottom w:val="single" w:sz="4" w:space="0" w:color="auto"/>
              <w:right w:val="single" w:sz="4" w:space="0" w:color="auto"/>
            </w:tcBorders>
            <w:hideMark/>
          </w:tcPr>
          <w:p w14:paraId="34CDB993" w14:textId="77777777" w:rsidR="00F85354" w:rsidRPr="00205856" w:rsidRDefault="00F85354" w:rsidP="00BC1FE2">
            <w:pPr>
              <w:keepNext/>
              <w:keepLines/>
              <w:spacing w:after="0"/>
              <w:jc w:val="right"/>
              <w:rPr>
                <w:rFonts w:ascii="Arial" w:hAnsi="Arial" w:cs="Arial"/>
                <w:color w:val="000000"/>
                <w:sz w:val="18"/>
                <w:lang w:eastAsia="zh-CN"/>
              </w:rPr>
            </w:pPr>
            <w:r w:rsidRPr="00205856">
              <w:rPr>
                <w:rFonts w:ascii="Arial" w:hAnsi="Arial" w:cs="Arial"/>
                <w:sz w:val="18"/>
                <w:lang w:val="en-US" w:eastAsia="zh-CN"/>
              </w:rPr>
              <w:t>3550 MHz</w:t>
            </w:r>
          </w:p>
        </w:tc>
        <w:tc>
          <w:tcPr>
            <w:tcW w:w="317" w:type="dxa"/>
            <w:tcBorders>
              <w:top w:val="single" w:sz="4" w:space="0" w:color="auto"/>
              <w:left w:val="single" w:sz="4" w:space="0" w:color="auto"/>
              <w:bottom w:val="single" w:sz="4" w:space="0" w:color="auto"/>
              <w:right w:val="single" w:sz="4" w:space="0" w:color="auto"/>
            </w:tcBorders>
            <w:hideMark/>
          </w:tcPr>
          <w:p w14:paraId="53550D67" w14:textId="77777777" w:rsidR="00F85354" w:rsidRPr="00205856" w:rsidRDefault="00F85354" w:rsidP="00BC1FE2">
            <w:pPr>
              <w:keepNext/>
              <w:keepLines/>
              <w:spacing w:after="0"/>
              <w:jc w:val="center"/>
              <w:rPr>
                <w:rFonts w:ascii="Arial" w:hAnsi="Arial" w:cs="Arial"/>
                <w:color w:val="000000"/>
                <w:sz w:val="18"/>
              </w:rPr>
            </w:pPr>
            <w:r w:rsidRPr="00205856">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00F00076" w14:textId="77777777" w:rsidR="00F85354" w:rsidRPr="00205856" w:rsidRDefault="00F85354" w:rsidP="00BC1FE2">
            <w:pPr>
              <w:keepNext/>
              <w:keepLines/>
              <w:spacing w:after="0"/>
              <w:rPr>
                <w:rFonts w:ascii="Arial" w:hAnsi="Arial" w:cs="Arial"/>
                <w:color w:val="000000"/>
                <w:sz w:val="18"/>
                <w:lang w:eastAsia="zh-CN"/>
              </w:rPr>
            </w:pPr>
            <w:r w:rsidRPr="00205856">
              <w:rPr>
                <w:rFonts w:ascii="Arial" w:hAnsi="Arial" w:cs="Arial"/>
                <w:sz w:val="18"/>
                <w:lang w:val="en-US" w:eastAsia="zh-CN"/>
              </w:rPr>
              <w:t>3700 MHz</w:t>
            </w:r>
          </w:p>
        </w:tc>
        <w:tc>
          <w:tcPr>
            <w:tcW w:w="1210" w:type="dxa"/>
            <w:tcBorders>
              <w:top w:val="single" w:sz="4" w:space="0" w:color="auto"/>
              <w:left w:val="single" w:sz="4" w:space="0" w:color="auto"/>
              <w:bottom w:val="single" w:sz="4" w:space="0" w:color="auto"/>
              <w:right w:val="single" w:sz="4" w:space="0" w:color="auto"/>
            </w:tcBorders>
            <w:hideMark/>
          </w:tcPr>
          <w:p w14:paraId="124E72C1" w14:textId="77777777" w:rsidR="00F85354" w:rsidRPr="00205856" w:rsidRDefault="00F85354" w:rsidP="00BC1FE2">
            <w:pPr>
              <w:keepNext/>
              <w:keepLines/>
              <w:spacing w:after="0"/>
              <w:jc w:val="right"/>
              <w:rPr>
                <w:rFonts w:ascii="Arial" w:hAnsi="Arial" w:cs="Arial"/>
                <w:color w:val="000000"/>
                <w:sz w:val="18"/>
                <w:lang w:eastAsia="zh-CN"/>
              </w:rPr>
            </w:pPr>
            <w:r w:rsidRPr="00205856">
              <w:rPr>
                <w:rFonts w:ascii="Arial" w:hAnsi="Arial" w:cs="Arial"/>
                <w:sz w:val="18"/>
                <w:lang w:val="en-US" w:eastAsia="zh-CN"/>
              </w:rPr>
              <w:t>3550 MHz</w:t>
            </w:r>
          </w:p>
        </w:tc>
        <w:tc>
          <w:tcPr>
            <w:tcW w:w="317" w:type="dxa"/>
            <w:tcBorders>
              <w:top w:val="single" w:sz="4" w:space="0" w:color="auto"/>
              <w:left w:val="single" w:sz="4" w:space="0" w:color="auto"/>
              <w:bottom w:val="single" w:sz="4" w:space="0" w:color="auto"/>
              <w:right w:val="single" w:sz="4" w:space="0" w:color="auto"/>
            </w:tcBorders>
            <w:hideMark/>
          </w:tcPr>
          <w:p w14:paraId="66951F51" w14:textId="77777777" w:rsidR="00F85354" w:rsidRPr="00205856" w:rsidRDefault="00F85354" w:rsidP="00BC1FE2">
            <w:pPr>
              <w:keepNext/>
              <w:keepLines/>
              <w:spacing w:after="0"/>
              <w:jc w:val="center"/>
              <w:rPr>
                <w:rFonts w:ascii="Arial" w:hAnsi="Arial" w:cs="Arial"/>
                <w:color w:val="000000"/>
                <w:sz w:val="18"/>
              </w:rPr>
            </w:pPr>
            <w:r w:rsidRPr="00205856">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01DF5D87" w14:textId="77777777" w:rsidR="00F85354" w:rsidRPr="00205856" w:rsidRDefault="00F85354" w:rsidP="00BC1FE2">
            <w:pPr>
              <w:keepNext/>
              <w:keepLines/>
              <w:spacing w:after="0"/>
              <w:rPr>
                <w:rFonts w:ascii="Arial" w:hAnsi="Arial" w:cs="Arial"/>
                <w:color w:val="000000"/>
                <w:sz w:val="18"/>
                <w:lang w:eastAsia="zh-CN"/>
              </w:rPr>
            </w:pPr>
            <w:r w:rsidRPr="00205856">
              <w:rPr>
                <w:rFonts w:ascii="Arial" w:hAnsi="Arial" w:cs="Arial"/>
                <w:sz w:val="18"/>
                <w:lang w:val="en-US" w:eastAsia="zh-CN"/>
              </w:rPr>
              <w:t>3700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113BFD5" w14:textId="77777777" w:rsidR="00F85354" w:rsidRPr="00205856" w:rsidRDefault="00F85354" w:rsidP="00BC1FE2">
            <w:pPr>
              <w:keepNext/>
              <w:keepLines/>
              <w:spacing w:after="0"/>
              <w:jc w:val="center"/>
              <w:rPr>
                <w:rFonts w:ascii="Arial" w:hAnsi="Arial"/>
                <w:color w:val="000000"/>
                <w:sz w:val="18"/>
                <w:lang w:eastAsia="zh-CN"/>
              </w:rPr>
            </w:pPr>
            <w:r w:rsidRPr="00205856">
              <w:rPr>
                <w:rFonts w:ascii="Arial" w:hAnsi="Arial" w:cs="Arial"/>
                <w:sz w:val="18"/>
                <w:lang w:eastAsia="ja-JP"/>
              </w:rPr>
              <w:t>TDD</w:t>
            </w:r>
          </w:p>
        </w:tc>
      </w:tr>
      <w:tr w:rsidR="00F85354" w:rsidRPr="00205856" w14:paraId="097F902A" w14:textId="77777777" w:rsidTr="00BC1FE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8FD62C" w14:textId="77777777" w:rsidR="00F85354" w:rsidRPr="00205856" w:rsidRDefault="00F85354" w:rsidP="00BC1FE2">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6317F800" w14:textId="77777777" w:rsidR="00F85354" w:rsidRPr="00205856" w:rsidRDefault="00F85354" w:rsidP="00BC1FE2">
            <w:pPr>
              <w:keepNext/>
              <w:keepLines/>
              <w:spacing w:after="0"/>
              <w:jc w:val="center"/>
              <w:rPr>
                <w:rFonts w:ascii="Arial" w:hAnsi="Arial"/>
                <w:color w:val="000000"/>
                <w:sz w:val="18"/>
              </w:rPr>
            </w:pPr>
            <w:r w:rsidRPr="00205856">
              <w:rPr>
                <w:rFonts w:ascii="Arial" w:eastAsia="宋体" w:hAnsi="Arial"/>
                <w:color w:val="000000"/>
                <w:sz w:val="18"/>
                <w:lang w:eastAsia="zh-CN"/>
              </w:rPr>
              <w:t>n70</w:t>
            </w:r>
          </w:p>
        </w:tc>
        <w:tc>
          <w:tcPr>
            <w:tcW w:w="1212" w:type="dxa"/>
            <w:tcBorders>
              <w:top w:val="single" w:sz="4" w:space="0" w:color="auto"/>
              <w:left w:val="single" w:sz="4" w:space="0" w:color="auto"/>
              <w:bottom w:val="single" w:sz="4" w:space="0" w:color="auto"/>
              <w:right w:val="single" w:sz="4" w:space="0" w:color="auto"/>
            </w:tcBorders>
            <w:vAlign w:val="center"/>
          </w:tcPr>
          <w:p w14:paraId="299203AD" w14:textId="77777777" w:rsidR="00F85354" w:rsidRPr="00205856" w:rsidRDefault="00F85354" w:rsidP="00BC1FE2">
            <w:pPr>
              <w:keepNext/>
              <w:keepLines/>
              <w:spacing w:after="0"/>
              <w:jc w:val="right"/>
              <w:rPr>
                <w:rFonts w:ascii="Arial" w:hAnsi="Arial" w:cs="Arial"/>
                <w:color w:val="000000"/>
                <w:sz w:val="18"/>
                <w:lang w:eastAsia="zh-CN"/>
              </w:rPr>
            </w:pPr>
            <w:r w:rsidRPr="00205856">
              <w:rPr>
                <w:rFonts w:ascii="Arial" w:hAnsi="Arial" w:cs="Arial"/>
                <w:sz w:val="18"/>
                <w:lang w:val="en-US" w:eastAsia="zh-CN"/>
              </w:rPr>
              <w:t>1695 MHz</w:t>
            </w:r>
          </w:p>
        </w:tc>
        <w:tc>
          <w:tcPr>
            <w:tcW w:w="317" w:type="dxa"/>
            <w:tcBorders>
              <w:top w:val="single" w:sz="4" w:space="0" w:color="auto"/>
              <w:left w:val="single" w:sz="4" w:space="0" w:color="auto"/>
              <w:bottom w:val="single" w:sz="4" w:space="0" w:color="auto"/>
              <w:right w:val="single" w:sz="4" w:space="0" w:color="auto"/>
            </w:tcBorders>
            <w:vAlign w:val="center"/>
          </w:tcPr>
          <w:p w14:paraId="61A3CF00" w14:textId="77777777" w:rsidR="00F85354" w:rsidRPr="00205856" w:rsidRDefault="00F85354" w:rsidP="00BC1FE2">
            <w:pPr>
              <w:keepNext/>
              <w:keepLines/>
              <w:spacing w:after="0"/>
              <w:jc w:val="center"/>
              <w:rPr>
                <w:rFonts w:ascii="Arial" w:hAnsi="Arial" w:cs="Arial"/>
                <w:color w:val="000000"/>
                <w:sz w:val="18"/>
              </w:rPr>
            </w:pPr>
            <w:r w:rsidRPr="00205856">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644913F5" w14:textId="77777777" w:rsidR="00F85354" w:rsidRPr="00205856" w:rsidRDefault="00F85354" w:rsidP="00BC1FE2">
            <w:pPr>
              <w:keepNext/>
              <w:keepLines/>
              <w:spacing w:after="0"/>
              <w:rPr>
                <w:rFonts w:ascii="Arial" w:hAnsi="Arial" w:cs="Arial"/>
                <w:color w:val="000000"/>
                <w:sz w:val="18"/>
                <w:lang w:eastAsia="zh-CN"/>
              </w:rPr>
            </w:pPr>
            <w:r w:rsidRPr="00205856">
              <w:rPr>
                <w:rFonts w:ascii="Arial" w:hAnsi="Arial" w:cs="Arial"/>
                <w:sz w:val="18"/>
                <w:lang w:val="en-US" w:eastAsia="zh-CN"/>
              </w:rPr>
              <w:t>1710 MHz</w:t>
            </w:r>
          </w:p>
        </w:tc>
        <w:tc>
          <w:tcPr>
            <w:tcW w:w="1210" w:type="dxa"/>
            <w:tcBorders>
              <w:top w:val="single" w:sz="4" w:space="0" w:color="auto"/>
              <w:left w:val="single" w:sz="4" w:space="0" w:color="auto"/>
              <w:bottom w:val="single" w:sz="4" w:space="0" w:color="auto"/>
              <w:right w:val="single" w:sz="4" w:space="0" w:color="auto"/>
            </w:tcBorders>
            <w:vAlign w:val="center"/>
          </w:tcPr>
          <w:p w14:paraId="628F797D" w14:textId="77777777" w:rsidR="00F85354" w:rsidRPr="00205856" w:rsidRDefault="00F85354" w:rsidP="00BC1FE2">
            <w:pPr>
              <w:keepNext/>
              <w:keepLines/>
              <w:spacing w:after="0"/>
              <w:jc w:val="right"/>
              <w:rPr>
                <w:rFonts w:ascii="Arial" w:hAnsi="Arial" w:cs="Arial"/>
                <w:color w:val="000000"/>
                <w:sz w:val="18"/>
                <w:lang w:eastAsia="zh-CN"/>
              </w:rPr>
            </w:pPr>
            <w:r w:rsidRPr="00205856">
              <w:rPr>
                <w:rFonts w:ascii="Arial" w:hAnsi="Arial" w:cs="Arial"/>
                <w:sz w:val="18"/>
                <w:lang w:val="en-US" w:eastAsia="zh-CN"/>
              </w:rPr>
              <w:t>1995 MHz</w:t>
            </w:r>
          </w:p>
        </w:tc>
        <w:tc>
          <w:tcPr>
            <w:tcW w:w="317" w:type="dxa"/>
            <w:tcBorders>
              <w:top w:val="single" w:sz="4" w:space="0" w:color="auto"/>
              <w:left w:val="single" w:sz="4" w:space="0" w:color="auto"/>
              <w:bottom w:val="single" w:sz="4" w:space="0" w:color="auto"/>
              <w:right w:val="single" w:sz="4" w:space="0" w:color="auto"/>
            </w:tcBorders>
            <w:vAlign w:val="center"/>
          </w:tcPr>
          <w:p w14:paraId="3534A84C" w14:textId="77777777" w:rsidR="00F85354" w:rsidRPr="00205856" w:rsidRDefault="00F85354" w:rsidP="00BC1FE2">
            <w:pPr>
              <w:keepNext/>
              <w:keepLines/>
              <w:spacing w:after="0"/>
              <w:jc w:val="right"/>
              <w:rPr>
                <w:rFonts w:ascii="Arial" w:hAnsi="Arial" w:cs="Arial"/>
                <w:color w:val="000000"/>
                <w:sz w:val="18"/>
                <w:lang w:eastAsia="zh-CN"/>
              </w:rPr>
            </w:pPr>
            <w:r w:rsidRPr="00205856">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40293710" w14:textId="77777777" w:rsidR="00F85354" w:rsidRPr="00205856" w:rsidRDefault="00F85354" w:rsidP="00BC1FE2">
            <w:pPr>
              <w:keepNext/>
              <w:keepLines/>
              <w:spacing w:after="0"/>
              <w:rPr>
                <w:rFonts w:ascii="Arial" w:hAnsi="Arial" w:cs="Arial"/>
                <w:color w:val="000000"/>
                <w:sz w:val="18"/>
                <w:lang w:eastAsia="zh-CN"/>
              </w:rPr>
            </w:pPr>
            <w:r w:rsidRPr="00205856">
              <w:rPr>
                <w:rFonts w:ascii="Arial" w:hAnsi="Arial" w:cs="Arial"/>
                <w:sz w:val="18"/>
                <w:lang w:val="en-US" w:eastAsia="zh-CN"/>
              </w:rPr>
              <w:t>2020 MHz</w:t>
            </w:r>
          </w:p>
        </w:tc>
        <w:tc>
          <w:tcPr>
            <w:tcW w:w="850" w:type="dxa"/>
            <w:tcBorders>
              <w:top w:val="single" w:sz="4" w:space="0" w:color="auto"/>
              <w:left w:val="single" w:sz="4" w:space="0" w:color="auto"/>
              <w:bottom w:val="single" w:sz="4" w:space="0" w:color="auto"/>
              <w:right w:val="single" w:sz="4" w:space="0" w:color="auto"/>
            </w:tcBorders>
            <w:vAlign w:val="center"/>
          </w:tcPr>
          <w:p w14:paraId="08323749" w14:textId="77777777" w:rsidR="00F85354" w:rsidRPr="00205856" w:rsidRDefault="00F85354" w:rsidP="00BC1FE2">
            <w:pPr>
              <w:keepNext/>
              <w:keepLines/>
              <w:spacing w:after="0"/>
              <w:jc w:val="center"/>
              <w:rPr>
                <w:rFonts w:ascii="Arial" w:hAnsi="Arial"/>
                <w:color w:val="000000"/>
                <w:sz w:val="18"/>
                <w:lang w:eastAsia="zh-CN"/>
              </w:rPr>
            </w:pPr>
            <w:r w:rsidRPr="00205856">
              <w:rPr>
                <w:rFonts w:ascii="Arial" w:hAnsi="Arial" w:cs="Arial"/>
                <w:sz w:val="18"/>
                <w:lang w:eastAsia="ja-JP"/>
              </w:rPr>
              <w:t>FDD</w:t>
            </w:r>
          </w:p>
        </w:tc>
      </w:tr>
      <w:tr w:rsidR="00F85354" w:rsidRPr="00205856" w14:paraId="0FA86423" w14:textId="77777777" w:rsidTr="00BC1FE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CA47E9" w14:textId="77777777" w:rsidR="00F85354" w:rsidRPr="00205856" w:rsidRDefault="00F85354" w:rsidP="00BC1FE2">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5435BFBD" w14:textId="77777777" w:rsidR="00F85354" w:rsidRPr="00205856" w:rsidRDefault="00F85354" w:rsidP="00BC1FE2">
            <w:pPr>
              <w:keepNext/>
              <w:keepLines/>
              <w:spacing w:after="0"/>
              <w:jc w:val="center"/>
              <w:rPr>
                <w:rFonts w:ascii="Arial" w:hAnsi="Arial"/>
                <w:color w:val="000000"/>
                <w:sz w:val="18"/>
                <w:lang w:eastAsia="zh-CN"/>
              </w:rPr>
            </w:pPr>
            <w:r w:rsidRPr="00205856">
              <w:rPr>
                <w:rFonts w:ascii="Arial" w:eastAsia="宋体" w:hAnsi="Arial" w:cs="Arial"/>
                <w:sz w:val="18"/>
                <w:lang w:val="en-US" w:eastAsia="zh-CN"/>
              </w:rPr>
              <w:t>n77</w:t>
            </w:r>
          </w:p>
        </w:tc>
        <w:tc>
          <w:tcPr>
            <w:tcW w:w="1212" w:type="dxa"/>
            <w:tcBorders>
              <w:top w:val="single" w:sz="4" w:space="0" w:color="auto"/>
              <w:left w:val="single" w:sz="4" w:space="0" w:color="auto"/>
              <w:bottom w:val="single" w:sz="4" w:space="0" w:color="auto"/>
              <w:right w:val="single" w:sz="4" w:space="0" w:color="auto"/>
            </w:tcBorders>
            <w:vAlign w:val="center"/>
          </w:tcPr>
          <w:p w14:paraId="2D098682" w14:textId="77777777" w:rsidR="00F85354" w:rsidRPr="00205856" w:rsidRDefault="00F85354" w:rsidP="00BC1FE2">
            <w:pPr>
              <w:keepNext/>
              <w:keepLines/>
              <w:spacing w:after="0"/>
              <w:jc w:val="right"/>
              <w:rPr>
                <w:rFonts w:ascii="Arial" w:hAnsi="Arial" w:cs="Arial"/>
                <w:color w:val="000000"/>
                <w:sz w:val="18"/>
                <w:lang w:eastAsia="zh-CN"/>
              </w:rPr>
            </w:pPr>
            <w:r w:rsidRPr="00205856">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617A02B0" w14:textId="77777777" w:rsidR="00F85354" w:rsidRPr="00205856" w:rsidRDefault="00F85354" w:rsidP="00BC1FE2">
            <w:pPr>
              <w:keepNext/>
              <w:keepLines/>
              <w:spacing w:after="0"/>
              <w:jc w:val="center"/>
              <w:rPr>
                <w:rFonts w:ascii="Arial" w:hAnsi="Arial" w:cs="Arial"/>
                <w:color w:val="000000"/>
                <w:sz w:val="18"/>
              </w:rPr>
            </w:pPr>
            <w:r w:rsidRPr="00205856">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20C6157F" w14:textId="77777777" w:rsidR="00F85354" w:rsidRPr="00205856" w:rsidRDefault="00F85354" w:rsidP="00BC1FE2">
            <w:pPr>
              <w:keepNext/>
              <w:keepLines/>
              <w:spacing w:after="0"/>
              <w:rPr>
                <w:rFonts w:ascii="Arial" w:hAnsi="Arial" w:cs="Arial"/>
                <w:color w:val="000000"/>
                <w:sz w:val="18"/>
                <w:lang w:eastAsia="zh-CN"/>
              </w:rPr>
            </w:pPr>
            <w:r w:rsidRPr="00205856">
              <w:rPr>
                <w:rFonts w:ascii="Arial" w:hAnsi="Arial" w:cs="Arial"/>
                <w:sz w:val="18"/>
                <w:lang w:val="en-US" w:eastAsia="zh-CN"/>
              </w:rPr>
              <w:t>4200 MHz</w:t>
            </w:r>
          </w:p>
        </w:tc>
        <w:tc>
          <w:tcPr>
            <w:tcW w:w="1210" w:type="dxa"/>
            <w:tcBorders>
              <w:top w:val="single" w:sz="4" w:space="0" w:color="auto"/>
              <w:left w:val="single" w:sz="4" w:space="0" w:color="auto"/>
              <w:bottom w:val="single" w:sz="4" w:space="0" w:color="auto"/>
              <w:right w:val="single" w:sz="4" w:space="0" w:color="auto"/>
            </w:tcBorders>
            <w:vAlign w:val="center"/>
          </w:tcPr>
          <w:p w14:paraId="6A3370C4" w14:textId="77777777" w:rsidR="00F85354" w:rsidRPr="00205856" w:rsidRDefault="00F85354" w:rsidP="00BC1FE2">
            <w:pPr>
              <w:keepNext/>
              <w:keepLines/>
              <w:spacing w:after="0"/>
              <w:jc w:val="right"/>
              <w:rPr>
                <w:rFonts w:ascii="Arial" w:hAnsi="Arial" w:cs="Arial"/>
                <w:color w:val="000000"/>
                <w:sz w:val="18"/>
                <w:lang w:eastAsia="zh-CN"/>
              </w:rPr>
            </w:pPr>
            <w:r w:rsidRPr="00205856">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527A01EB" w14:textId="77777777" w:rsidR="00F85354" w:rsidRPr="00205856" w:rsidRDefault="00F85354" w:rsidP="00BC1FE2">
            <w:pPr>
              <w:keepNext/>
              <w:keepLines/>
              <w:spacing w:after="0"/>
              <w:jc w:val="center"/>
              <w:rPr>
                <w:rFonts w:ascii="Arial" w:hAnsi="Arial" w:cs="Arial"/>
                <w:color w:val="000000"/>
                <w:sz w:val="18"/>
              </w:rPr>
            </w:pPr>
            <w:r w:rsidRPr="00205856">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2DA871BC" w14:textId="77777777" w:rsidR="00F85354" w:rsidRPr="00205856" w:rsidRDefault="00F85354" w:rsidP="00BC1FE2">
            <w:pPr>
              <w:keepNext/>
              <w:keepLines/>
              <w:spacing w:after="0"/>
              <w:rPr>
                <w:rFonts w:ascii="Arial" w:hAnsi="Arial" w:cs="Arial"/>
                <w:color w:val="000000"/>
                <w:sz w:val="18"/>
                <w:lang w:eastAsia="zh-CN"/>
              </w:rPr>
            </w:pPr>
            <w:r w:rsidRPr="00205856">
              <w:rPr>
                <w:rFonts w:ascii="Arial" w:hAnsi="Arial" w:cs="Arial"/>
                <w:sz w:val="18"/>
                <w:lang w:val="en-US" w:eastAsia="zh-CN"/>
              </w:rPr>
              <w:t>4200 MHz</w:t>
            </w:r>
          </w:p>
        </w:tc>
        <w:tc>
          <w:tcPr>
            <w:tcW w:w="850" w:type="dxa"/>
            <w:tcBorders>
              <w:top w:val="single" w:sz="4" w:space="0" w:color="auto"/>
              <w:left w:val="single" w:sz="4" w:space="0" w:color="auto"/>
              <w:bottom w:val="single" w:sz="4" w:space="0" w:color="auto"/>
              <w:right w:val="single" w:sz="4" w:space="0" w:color="auto"/>
            </w:tcBorders>
            <w:vAlign w:val="center"/>
          </w:tcPr>
          <w:p w14:paraId="321FF936" w14:textId="77777777" w:rsidR="00F85354" w:rsidRPr="00205856" w:rsidRDefault="00F85354" w:rsidP="00BC1FE2">
            <w:pPr>
              <w:keepNext/>
              <w:keepLines/>
              <w:spacing w:after="0"/>
              <w:jc w:val="center"/>
              <w:rPr>
                <w:rFonts w:ascii="Arial" w:hAnsi="Arial" w:cs="Arial"/>
                <w:color w:val="000000"/>
                <w:sz w:val="18"/>
                <w:szCs w:val="18"/>
                <w:lang w:eastAsia="zh-CN"/>
              </w:rPr>
            </w:pPr>
            <w:r w:rsidRPr="00205856">
              <w:rPr>
                <w:rFonts w:ascii="Arial" w:hAnsi="Arial" w:cs="Arial"/>
                <w:sz w:val="18"/>
                <w:lang w:eastAsia="ja-JP"/>
              </w:rPr>
              <w:t>TDD</w:t>
            </w:r>
          </w:p>
        </w:tc>
      </w:tr>
    </w:tbl>
    <w:p w14:paraId="4A164C2F" w14:textId="77777777" w:rsidR="00F85354" w:rsidRPr="00205856" w:rsidRDefault="00F85354" w:rsidP="00F85354">
      <w:pPr>
        <w:rPr>
          <w:lang w:eastAsia="ko-KR"/>
        </w:rPr>
      </w:pPr>
    </w:p>
    <w:p w14:paraId="54758D20" w14:textId="296C129C" w:rsidR="00F85354" w:rsidRPr="00AB6990" w:rsidRDefault="00F85354" w:rsidP="00F85354">
      <w:pPr>
        <w:pStyle w:val="41"/>
      </w:pPr>
      <w:bookmarkStart w:id="253" w:name="_Toc136288248"/>
      <w:r w:rsidRPr="00AB6990">
        <w:lastRenderedPageBreak/>
        <w:t>5.</w:t>
      </w:r>
      <w:r>
        <w:t>20</w:t>
      </w:r>
      <w:r w:rsidRPr="00205856">
        <w:rPr>
          <w:rFonts w:hint="eastAsia"/>
        </w:rPr>
        <w:t>.</w:t>
      </w:r>
      <w:r w:rsidRPr="00205856">
        <w:t>1.2</w:t>
      </w:r>
      <w:r w:rsidRPr="00205856">
        <w:tab/>
        <w:t xml:space="preserve">Channel bandwidths per operating band for </w:t>
      </w:r>
      <w:r w:rsidRPr="00205856">
        <w:rPr>
          <w:rFonts w:hint="eastAsia"/>
        </w:rPr>
        <w:t>CA</w:t>
      </w:r>
      <w:bookmarkEnd w:id="253"/>
    </w:p>
    <w:p w14:paraId="3CB3ED9A" w14:textId="17A14B4E" w:rsidR="00F85354" w:rsidRPr="00205856" w:rsidRDefault="00F85354" w:rsidP="00F85354">
      <w:pPr>
        <w:pStyle w:val="TH"/>
        <w:rPr>
          <w:rFonts w:cs="Arial"/>
          <w:lang w:val="en-US" w:eastAsia="zh-CN"/>
        </w:rPr>
      </w:pPr>
      <w:r w:rsidRPr="00205856">
        <w:rPr>
          <w:rFonts w:cs="Arial"/>
        </w:rPr>
        <w:t xml:space="preserve">Table </w:t>
      </w:r>
      <w:r>
        <w:rPr>
          <w:rFonts w:cs="Arial" w:hint="eastAsia"/>
          <w:lang w:val="en-US" w:eastAsia="zh-CN"/>
        </w:rPr>
        <w:t>5.</w:t>
      </w:r>
      <w:r>
        <w:rPr>
          <w:rFonts w:cs="Arial"/>
          <w:lang w:val="en-US" w:eastAsia="zh-CN"/>
        </w:rPr>
        <w:t>20</w:t>
      </w:r>
      <w:r w:rsidRPr="00205856">
        <w:rPr>
          <w:rFonts w:cs="Arial"/>
          <w:lang w:eastAsia="zh-CN"/>
        </w:rPr>
        <w:t>.1.2</w:t>
      </w:r>
      <w:r w:rsidRPr="00205856">
        <w:rPr>
          <w:rFonts w:cs="Arial"/>
        </w:rPr>
        <w:t xml:space="preserve">-1: Supported </w:t>
      </w:r>
      <w:r w:rsidRPr="00205856">
        <w:rPr>
          <w:rFonts w:cs="Arial"/>
          <w:lang w:eastAsia="ja-JP"/>
        </w:rPr>
        <w:t>b</w:t>
      </w:r>
      <w:r w:rsidRPr="00205856">
        <w:rPr>
          <w:rFonts w:cs="Arial"/>
        </w:rPr>
        <w:t xml:space="preserve">andwidths per </w:t>
      </w:r>
      <w:r w:rsidRPr="00205856">
        <w:rPr>
          <w:rFonts w:cs="Arial"/>
          <w:lang w:val="en-US" w:eastAsia="zh-CN"/>
        </w:rPr>
        <w:t>CA</w:t>
      </w:r>
      <w:r w:rsidRPr="00205856">
        <w:rPr>
          <w:rFonts w:cs="Arial"/>
          <w:lang w:eastAsia="zh-CN"/>
        </w:rPr>
        <w:t xml:space="preserve"> band combination of </w:t>
      </w:r>
      <w:r w:rsidRPr="00205856">
        <w:rPr>
          <w:rFonts w:cs="Arial"/>
          <w:lang w:val="en-US" w:eastAsia="zh-CN"/>
        </w:rPr>
        <w:t>band n48+n70+n77</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F85354" w:rsidRPr="00205856" w14:paraId="44571111" w14:textId="77777777" w:rsidTr="00BC1FE2">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5DAEF2C7" w14:textId="77777777" w:rsidR="00F85354" w:rsidRPr="00205856" w:rsidRDefault="00F85354" w:rsidP="00BC1FE2">
            <w:pPr>
              <w:pStyle w:val="TAH"/>
              <w:overflowPunct w:val="0"/>
              <w:autoSpaceDE w:val="0"/>
              <w:autoSpaceDN w:val="0"/>
              <w:adjustRightInd w:val="0"/>
              <w:rPr>
                <w:szCs w:val="18"/>
                <w:lang w:eastAsia="zh-CN"/>
              </w:rPr>
            </w:pPr>
            <w:r w:rsidRPr="00205856">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1BA4A139" w14:textId="77777777" w:rsidR="00F85354" w:rsidRPr="00205856" w:rsidRDefault="00F85354" w:rsidP="00BC1FE2">
            <w:pPr>
              <w:pStyle w:val="TAH"/>
              <w:overflowPunct w:val="0"/>
              <w:autoSpaceDE w:val="0"/>
              <w:autoSpaceDN w:val="0"/>
              <w:adjustRightInd w:val="0"/>
              <w:rPr>
                <w:szCs w:val="18"/>
                <w:lang w:eastAsia="zh-CN"/>
              </w:rPr>
            </w:pPr>
            <w:r w:rsidRPr="00205856">
              <w:t>Uplink CA configuration</w:t>
            </w:r>
            <w:r w:rsidRPr="00205856">
              <w:rPr>
                <w:rFonts w:hint="eastAsia"/>
                <w:lang w:eastAsia="zh-CN"/>
              </w:rPr>
              <w:t xml:space="preserve"> </w:t>
            </w:r>
            <w:r w:rsidRPr="00205856">
              <w:t>or single uplink carrier</w:t>
            </w:r>
          </w:p>
        </w:tc>
        <w:tc>
          <w:tcPr>
            <w:tcW w:w="730" w:type="dxa"/>
            <w:tcBorders>
              <w:left w:val="single" w:sz="4" w:space="0" w:color="auto"/>
              <w:right w:val="single" w:sz="4" w:space="0" w:color="auto"/>
            </w:tcBorders>
            <w:vAlign w:val="center"/>
          </w:tcPr>
          <w:p w14:paraId="15C9D4E3" w14:textId="77777777" w:rsidR="00F85354" w:rsidRPr="00205856" w:rsidRDefault="00F85354" w:rsidP="00BC1FE2">
            <w:pPr>
              <w:pStyle w:val="TAH"/>
              <w:overflowPunct w:val="0"/>
              <w:autoSpaceDE w:val="0"/>
              <w:autoSpaceDN w:val="0"/>
              <w:adjustRightInd w:val="0"/>
              <w:rPr>
                <w:szCs w:val="18"/>
                <w:lang w:val="en-US" w:eastAsia="zh-CN"/>
              </w:rPr>
            </w:pPr>
            <w:r w:rsidRPr="00205856">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AF8BF62" w14:textId="77777777" w:rsidR="00F85354" w:rsidRPr="00205856" w:rsidRDefault="00F85354" w:rsidP="00BC1FE2">
            <w:pPr>
              <w:pStyle w:val="TAH"/>
              <w:overflowPunct w:val="0"/>
              <w:autoSpaceDE w:val="0"/>
              <w:autoSpaceDN w:val="0"/>
              <w:adjustRightInd w:val="0"/>
              <w:rPr>
                <w:rFonts w:cs="Arial"/>
                <w:szCs w:val="18"/>
                <w:lang w:val="en-US" w:eastAsia="zh-CN" w:bidi="ar"/>
              </w:rPr>
            </w:pPr>
            <w:r w:rsidRPr="00205856">
              <w:rPr>
                <w:rFonts w:hint="eastAsia"/>
                <w:lang w:eastAsia="zh-CN"/>
              </w:rPr>
              <w:t>C</w:t>
            </w:r>
            <w:r w:rsidRPr="00205856">
              <w:rPr>
                <w:lang w:eastAsia="zh-CN"/>
              </w:rPr>
              <w:t xml:space="preserve">hannel bandwidth </w:t>
            </w:r>
            <w:r w:rsidRPr="00205856">
              <w:rPr>
                <w:rFonts w:hint="eastAsia"/>
                <w:lang w:eastAsia="zh-CN"/>
              </w:rPr>
              <w:t>(</w:t>
            </w:r>
            <w:r w:rsidRPr="00205856">
              <w:rPr>
                <w:lang w:eastAsia="zh-CN"/>
              </w:rPr>
              <w:t>MHz)</w:t>
            </w:r>
          </w:p>
        </w:tc>
        <w:tc>
          <w:tcPr>
            <w:tcW w:w="1360" w:type="dxa"/>
            <w:tcBorders>
              <w:left w:val="single" w:sz="4" w:space="0" w:color="auto"/>
              <w:bottom w:val="nil"/>
              <w:right w:val="single" w:sz="4" w:space="0" w:color="auto"/>
            </w:tcBorders>
            <w:shd w:val="clear" w:color="auto" w:fill="auto"/>
            <w:vAlign w:val="center"/>
          </w:tcPr>
          <w:p w14:paraId="33D31846" w14:textId="77777777" w:rsidR="00F85354" w:rsidRPr="00205856" w:rsidRDefault="00F85354" w:rsidP="00BC1FE2">
            <w:pPr>
              <w:pStyle w:val="TAH"/>
              <w:overflowPunct w:val="0"/>
              <w:autoSpaceDE w:val="0"/>
              <w:autoSpaceDN w:val="0"/>
              <w:adjustRightInd w:val="0"/>
              <w:rPr>
                <w:szCs w:val="18"/>
                <w:lang w:val="en-US" w:eastAsia="zh-CN"/>
              </w:rPr>
            </w:pPr>
            <w:r w:rsidRPr="00205856">
              <w:t>Bandwidth combination set</w:t>
            </w:r>
          </w:p>
        </w:tc>
      </w:tr>
      <w:tr w:rsidR="00F85354" w:rsidRPr="00205856" w14:paraId="098699B2" w14:textId="77777777" w:rsidTr="00BC1FE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3698A2" w14:textId="77777777" w:rsidR="00F85354" w:rsidRPr="00205856" w:rsidRDefault="00F85354" w:rsidP="00BC1FE2">
            <w:pPr>
              <w:keepNext/>
              <w:keepLines/>
              <w:spacing w:after="0"/>
              <w:jc w:val="center"/>
              <w:rPr>
                <w:rFonts w:ascii="Arial" w:eastAsia="宋体" w:hAnsi="Arial" w:cs="Arial"/>
                <w:sz w:val="18"/>
                <w:szCs w:val="18"/>
                <w:lang w:val="en-US" w:eastAsia="zh-CN"/>
              </w:rPr>
            </w:pPr>
            <w:r w:rsidRPr="00205856">
              <w:rPr>
                <w:rFonts w:ascii="Arial" w:hAnsi="Arial" w:cs="Arial"/>
                <w:sz w:val="18"/>
                <w:szCs w:val="18"/>
              </w:rPr>
              <w:t>CA_n48A-n70A-n77A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8A686D" w14:textId="77777777" w:rsidR="00F85354" w:rsidRPr="00205856" w:rsidRDefault="00F85354" w:rsidP="00BC1FE2">
            <w:pPr>
              <w:pStyle w:val="TAC"/>
              <w:overflowPunct w:val="0"/>
              <w:autoSpaceDE w:val="0"/>
              <w:autoSpaceDN w:val="0"/>
              <w:adjustRightInd w:val="0"/>
              <w:rPr>
                <w:rFonts w:cs="Arial"/>
                <w:szCs w:val="18"/>
                <w:lang w:val="en-US" w:eastAsia="zh-CN"/>
              </w:rPr>
            </w:pPr>
            <w:r w:rsidRPr="00205856">
              <w:rPr>
                <w:rFonts w:cs="Arial"/>
                <w:szCs w:val="18"/>
                <w:lang w:val="en-US" w:eastAsia="zh-CN"/>
              </w:rPr>
              <w:t>CA_n48A-n70A</w:t>
            </w:r>
          </w:p>
        </w:tc>
        <w:tc>
          <w:tcPr>
            <w:tcW w:w="730" w:type="dxa"/>
            <w:tcBorders>
              <w:left w:val="single" w:sz="4" w:space="0" w:color="auto"/>
              <w:right w:val="single" w:sz="4" w:space="0" w:color="auto"/>
            </w:tcBorders>
            <w:vAlign w:val="center"/>
          </w:tcPr>
          <w:p w14:paraId="50D4F4D0" w14:textId="77777777" w:rsidR="00F85354" w:rsidRPr="00205856" w:rsidRDefault="00F85354" w:rsidP="00BC1FE2">
            <w:pPr>
              <w:pStyle w:val="TAC"/>
              <w:overflowPunct w:val="0"/>
              <w:autoSpaceDE w:val="0"/>
              <w:autoSpaceDN w:val="0"/>
              <w:adjustRightInd w:val="0"/>
              <w:rPr>
                <w:rFonts w:cs="Arial"/>
                <w:szCs w:val="18"/>
                <w:lang w:val="en-US" w:eastAsia="zh-CN"/>
              </w:rPr>
            </w:pPr>
            <w:r w:rsidRPr="00205856">
              <w:rPr>
                <w:rFonts w:cs="Arial"/>
                <w:color w:val="000000"/>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4C0B9E4" w14:textId="77777777" w:rsidR="00F85354" w:rsidRPr="00205856" w:rsidRDefault="00F85354" w:rsidP="00BC1FE2">
            <w:pPr>
              <w:keepNext/>
              <w:keepLines/>
              <w:overflowPunct w:val="0"/>
              <w:autoSpaceDE w:val="0"/>
              <w:autoSpaceDN w:val="0"/>
              <w:adjustRightInd w:val="0"/>
              <w:spacing w:after="0"/>
              <w:jc w:val="center"/>
              <w:textAlignment w:val="bottom"/>
              <w:rPr>
                <w:rFonts w:ascii="Arial" w:hAnsi="Arial" w:cs="Arial"/>
                <w:szCs w:val="18"/>
                <w:lang w:val="en-US" w:eastAsia="zh-CN"/>
              </w:rPr>
            </w:pPr>
            <w:r w:rsidRPr="00205856">
              <w:rPr>
                <w:rFonts w:ascii="Arial" w:hAnsi="Arial" w:cs="Arial"/>
                <w:sz w:val="18"/>
                <w:szCs w:val="18"/>
              </w:rPr>
              <w:t>5, 10, 15, 20, 30, 40, 50, 60, 70, 80, 90, 100</w:t>
            </w:r>
          </w:p>
        </w:tc>
        <w:tc>
          <w:tcPr>
            <w:tcW w:w="1360" w:type="dxa"/>
            <w:tcBorders>
              <w:left w:val="single" w:sz="4" w:space="0" w:color="auto"/>
              <w:bottom w:val="nil"/>
              <w:right w:val="single" w:sz="4" w:space="0" w:color="auto"/>
            </w:tcBorders>
            <w:shd w:val="clear" w:color="auto" w:fill="auto"/>
            <w:vAlign w:val="center"/>
          </w:tcPr>
          <w:p w14:paraId="40A809A3" w14:textId="77777777" w:rsidR="00F85354" w:rsidRPr="00205856" w:rsidRDefault="00F85354" w:rsidP="00BC1FE2">
            <w:pPr>
              <w:pStyle w:val="TAC"/>
              <w:overflowPunct w:val="0"/>
              <w:autoSpaceDE w:val="0"/>
              <w:autoSpaceDN w:val="0"/>
              <w:adjustRightInd w:val="0"/>
              <w:rPr>
                <w:szCs w:val="18"/>
                <w:lang w:val="en-US" w:eastAsia="zh-CN"/>
              </w:rPr>
            </w:pPr>
            <w:r w:rsidRPr="00205856">
              <w:rPr>
                <w:rFonts w:hint="eastAsia"/>
                <w:szCs w:val="18"/>
                <w:lang w:val="en-US" w:eastAsia="zh-CN"/>
              </w:rPr>
              <w:t>0</w:t>
            </w:r>
          </w:p>
        </w:tc>
      </w:tr>
      <w:tr w:rsidR="00F85354" w:rsidRPr="00205856" w14:paraId="57C8B1B9" w14:textId="77777777" w:rsidTr="00BC1FE2">
        <w:trPr>
          <w:trHeight w:val="187"/>
        </w:trPr>
        <w:tc>
          <w:tcPr>
            <w:tcW w:w="1983" w:type="dxa"/>
            <w:tcBorders>
              <w:top w:val="nil"/>
              <w:left w:val="single" w:sz="4" w:space="0" w:color="auto"/>
              <w:bottom w:val="nil"/>
              <w:right w:val="single" w:sz="4" w:space="0" w:color="auto"/>
            </w:tcBorders>
            <w:shd w:val="clear" w:color="auto" w:fill="auto"/>
            <w:vAlign w:val="center"/>
          </w:tcPr>
          <w:p w14:paraId="0BC2EF39" w14:textId="77777777" w:rsidR="00F85354" w:rsidRPr="00205856" w:rsidRDefault="00F85354" w:rsidP="00BC1FE2">
            <w:pPr>
              <w:pStyle w:val="TAC"/>
              <w:overflowPunct w:val="0"/>
              <w:autoSpaceDE w:val="0"/>
              <w:autoSpaceDN w:val="0"/>
              <w:adjustRightInd w:val="0"/>
              <w:jc w:val="left"/>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06021F7" w14:textId="77777777" w:rsidR="00F85354" w:rsidRPr="00205856" w:rsidRDefault="00F85354" w:rsidP="00BC1FE2">
            <w:pPr>
              <w:pStyle w:val="TAC"/>
              <w:overflowPunct w:val="0"/>
              <w:autoSpaceDE w:val="0"/>
              <w:autoSpaceDN w:val="0"/>
              <w:adjustRightInd w:val="0"/>
              <w:rPr>
                <w:rFonts w:cs="Arial"/>
                <w:szCs w:val="18"/>
                <w:lang w:val="en-US" w:eastAsia="zh-CN"/>
              </w:rPr>
            </w:pPr>
            <w:r w:rsidRPr="00205856">
              <w:rPr>
                <w:rFonts w:cs="Arial"/>
                <w:szCs w:val="18"/>
                <w:lang w:val="en-US" w:eastAsia="zh-CN"/>
              </w:rPr>
              <w:t>CA_n70A-n77A</w:t>
            </w:r>
          </w:p>
        </w:tc>
        <w:tc>
          <w:tcPr>
            <w:tcW w:w="730" w:type="dxa"/>
            <w:tcBorders>
              <w:left w:val="single" w:sz="4" w:space="0" w:color="auto"/>
              <w:right w:val="single" w:sz="4" w:space="0" w:color="auto"/>
            </w:tcBorders>
            <w:vAlign w:val="center"/>
          </w:tcPr>
          <w:p w14:paraId="1303ECC8" w14:textId="77777777" w:rsidR="00F85354" w:rsidRPr="00205856" w:rsidRDefault="00F85354" w:rsidP="00BC1FE2">
            <w:pPr>
              <w:pStyle w:val="TAC"/>
              <w:overflowPunct w:val="0"/>
              <w:autoSpaceDE w:val="0"/>
              <w:autoSpaceDN w:val="0"/>
              <w:adjustRightInd w:val="0"/>
              <w:rPr>
                <w:rFonts w:cs="Arial"/>
                <w:szCs w:val="18"/>
                <w:lang w:val="en-US" w:eastAsia="zh-CN"/>
              </w:rPr>
            </w:pPr>
            <w:r w:rsidRPr="00205856">
              <w:rPr>
                <w:rFonts w:eastAsia="宋体" w:cs="Arial"/>
                <w:color w:val="000000"/>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189F654A" w14:textId="77777777" w:rsidR="00F85354" w:rsidRPr="00205856" w:rsidRDefault="00F85354" w:rsidP="00BC1FE2">
            <w:pPr>
              <w:keepNext/>
              <w:keepLines/>
              <w:overflowPunct w:val="0"/>
              <w:autoSpaceDE w:val="0"/>
              <w:autoSpaceDN w:val="0"/>
              <w:adjustRightInd w:val="0"/>
              <w:spacing w:after="0"/>
              <w:jc w:val="center"/>
              <w:textAlignment w:val="bottom"/>
              <w:rPr>
                <w:rFonts w:ascii="Arial" w:hAnsi="Arial" w:cs="Arial"/>
                <w:szCs w:val="18"/>
                <w:lang w:val="en-US" w:eastAsia="zh-CN"/>
              </w:rPr>
            </w:pPr>
            <w:r w:rsidRPr="00205856">
              <w:rPr>
                <w:rFonts w:ascii="Arial" w:hAnsi="Arial" w:cs="Arial"/>
                <w:sz w:val="18"/>
                <w:szCs w:val="18"/>
              </w:rPr>
              <w:t>5, 10, 15, 20, 25</w:t>
            </w:r>
          </w:p>
        </w:tc>
        <w:tc>
          <w:tcPr>
            <w:tcW w:w="1360" w:type="dxa"/>
            <w:tcBorders>
              <w:top w:val="nil"/>
              <w:left w:val="single" w:sz="4" w:space="0" w:color="auto"/>
              <w:bottom w:val="nil"/>
              <w:right w:val="single" w:sz="4" w:space="0" w:color="auto"/>
            </w:tcBorders>
            <w:shd w:val="clear" w:color="auto" w:fill="auto"/>
            <w:vAlign w:val="center"/>
          </w:tcPr>
          <w:p w14:paraId="35FD76F0" w14:textId="77777777" w:rsidR="00F85354" w:rsidRPr="00205856" w:rsidRDefault="00F85354" w:rsidP="00BC1FE2">
            <w:pPr>
              <w:pStyle w:val="TAC"/>
              <w:overflowPunct w:val="0"/>
              <w:autoSpaceDE w:val="0"/>
              <w:autoSpaceDN w:val="0"/>
              <w:adjustRightInd w:val="0"/>
              <w:rPr>
                <w:szCs w:val="18"/>
                <w:lang w:val="en-US" w:eastAsia="zh-CN"/>
              </w:rPr>
            </w:pPr>
          </w:p>
        </w:tc>
      </w:tr>
      <w:tr w:rsidR="00F85354" w:rsidRPr="00205856" w14:paraId="1E2FD57E" w14:textId="77777777" w:rsidTr="00BC1FE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56EC8F" w14:textId="77777777" w:rsidR="00F85354" w:rsidRPr="00205856" w:rsidRDefault="00F85354" w:rsidP="00BC1FE2">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BE0870" w14:textId="77777777" w:rsidR="00F85354" w:rsidRPr="00205856" w:rsidRDefault="00F85354" w:rsidP="00BC1FE2">
            <w:pPr>
              <w:pStyle w:val="TAC"/>
              <w:overflowPunct w:val="0"/>
              <w:autoSpaceDE w:val="0"/>
              <w:autoSpaceDN w:val="0"/>
              <w:adjustRightInd w:val="0"/>
              <w:rPr>
                <w:rFonts w:cs="Arial"/>
                <w:szCs w:val="18"/>
                <w:lang w:val="en-US" w:eastAsia="zh-CN"/>
              </w:rPr>
            </w:pPr>
          </w:p>
        </w:tc>
        <w:tc>
          <w:tcPr>
            <w:tcW w:w="730" w:type="dxa"/>
            <w:tcBorders>
              <w:left w:val="single" w:sz="4" w:space="0" w:color="auto"/>
              <w:right w:val="single" w:sz="4" w:space="0" w:color="auto"/>
            </w:tcBorders>
            <w:vAlign w:val="center"/>
          </w:tcPr>
          <w:p w14:paraId="63566609" w14:textId="77777777" w:rsidR="00F85354" w:rsidRPr="00205856" w:rsidRDefault="00F85354" w:rsidP="00BC1FE2">
            <w:pPr>
              <w:pStyle w:val="TAC"/>
              <w:overflowPunct w:val="0"/>
              <w:autoSpaceDE w:val="0"/>
              <w:autoSpaceDN w:val="0"/>
              <w:adjustRightInd w:val="0"/>
              <w:rPr>
                <w:rFonts w:cs="Arial"/>
                <w:szCs w:val="18"/>
                <w:lang w:val="en-US" w:eastAsia="zh-CN"/>
              </w:rPr>
            </w:pPr>
            <w:r w:rsidRPr="00205856">
              <w:rPr>
                <w:rFonts w:cs="Arial"/>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4954DB3" w14:textId="77777777" w:rsidR="00F85354" w:rsidRPr="00205856" w:rsidRDefault="00F85354" w:rsidP="00BC1FE2">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205856">
              <w:rPr>
                <w:rFonts w:ascii="Arial" w:hAnsi="Arial" w:cs="Arial"/>
                <w:sz w:val="18"/>
                <w:szCs w:val="18"/>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D28B1D" w14:textId="77777777" w:rsidR="00F85354" w:rsidRPr="00205856" w:rsidRDefault="00F85354" w:rsidP="00BC1FE2">
            <w:pPr>
              <w:pStyle w:val="TAC"/>
              <w:overflowPunct w:val="0"/>
              <w:autoSpaceDE w:val="0"/>
              <w:autoSpaceDN w:val="0"/>
              <w:adjustRightInd w:val="0"/>
              <w:rPr>
                <w:szCs w:val="18"/>
                <w:lang w:val="en-US" w:eastAsia="zh-CN"/>
              </w:rPr>
            </w:pPr>
          </w:p>
        </w:tc>
      </w:tr>
    </w:tbl>
    <w:p w14:paraId="2C1E034A" w14:textId="77777777" w:rsidR="00F85354" w:rsidRPr="00205856" w:rsidRDefault="00F85354" w:rsidP="00F85354">
      <w:pPr>
        <w:pStyle w:val="EditorsNote"/>
        <w:overflowPunct w:val="0"/>
        <w:autoSpaceDE w:val="0"/>
        <w:autoSpaceDN w:val="0"/>
        <w:adjustRightInd w:val="0"/>
        <w:ind w:left="284" w:firstLine="0"/>
        <w:textAlignment w:val="baseline"/>
        <w:rPr>
          <w:rFonts w:eastAsia="Times New Roman"/>
          <w:lang w:eastAsia="en-GB"/>
        </w:rPr>
      </w:pPr>
      <w:r w:rsidRPr="00205856">
        <w:rPr>
          <w:rFonts w:eastAsia="Times New Roman"/>
          <w:lang w:val="en-US" w:eastAsia="zh-CN"/>
        </w:rPr>
        <w:t xml:space="preserve"> </w:t>
      </w:r>
    </w:p>
    <w:p w14:paraId="1670F06C" w14:textId="1407E7D3" w:rsidR="00F85354" w:rsidRPr="00AB6990" w:rsidRDefault="00F85354" w:rsidP="00F85354">
      <w:pPr>
        <w:pStyle w:val="41"/>
      </w:pPr>
      <w:bookmarkStart w:id="254" w:name="_Toc136288249"/>
      <w:r>
        <w:t>5.20</w:t>
      </w:r>
      <w:r w:rsidRPr="00205856">
        <w:t>.1.3</w:t>
      </w:r>
      <w:r w:rsidRPr="00205856">
        <w:tab/>
      </w:r>
      <w:r w:rsidRPr="00AB6990">
        <w:t>∆T</w:t>
      </w:r>
      <w:r w:rsidRPr="00AB6990">
        <w:rPr>
          <w:vertAlign w:val="subscript"/>
        </w:rPr>
        <w:t>IB,c</w:t>
      </w:r>
      <w:r w:rsidRPr="00AB6990">
        <w:t xml:space="preserve"> and ∆R</w:t>
      </w:r>
      <w:r w:rsidRPr="00AB6990">
        <w:rPr>
          <w:vertAlign w:val="subscript"/>
        </w:rPr>
        <w:t>IB,c</w:t>
      </w:r>
      <w:r w:rsidRPr="00AB6990">
        <w:t xml:space="preserve"> values</w:t>
      </w:r>
      <w:bookmarkEnd w:id="254"/>
    </w:p>
    <w:p w14:paraId="05C41E1A" w14:textId="77777777" w:rsidR="00F85354" w:rsidRPr="00205856" w:rsidRDefault="00F85354" w:rsidP="00F85354">
      <w:r w:rsidRPr="00205856">
        <w:t xml:space="preserve">For </w:t>
      </w:r>
      <w:r w:rsidRPr="00205856">
        <w:rPr>
          <w:lang w:val="en-US" w:eastAsia="zh-CN"/>
        </w:rPr>
        <w:t>CA_n48-n70-n77</w:t>
      </w:r>
      <w:r w:rsidRPr="00205856">
        <w:t>, the</w:t>
      </w:r>
      <w:r w:rsidRPr="00205856">
        <w:rPr>
          <w:lang w:eastAsia="zh-CN"/>
        </w:rPr>
        <w:t xml:space="preserve"> </w:t>
      </w:r>
      <w:r w:rsidRPr="00205856">
        <w:sym w:font="Symbol" w:char="F044"/>
      </w:r>
      <w:r w:rsidRPr="00205856">
        <w:t>T</w:t>
      </w:r>
      <w:r w:rsidRPr="00205856">
        <w:rPr>
          <w:vertAlign w:val="subscript"/>
        </w:rPr>
        <w:t>IB,c</w:t>
      </w:r>
      <w:r w:rsidRPr="00205856">
        <w:t xml:space="preserve"> and</w:t>
      </w:r>
      <w:r w:rsidRPr="00205856">
        <w:rPr>
          <w:lang w:eastAsia="zh-CN"/>
        </w:rPr>
        <w:t xml:space="preserve"> </w:t>
      </w:r>
      <w:r w:rsidRPr="00205856">
        <w:sym w:font="Symbol" w:char="F044"/>
      </w:r>
      <w:r w:rsidRPr="00205856">
        <w:t>R</w:t>
      </w:r>
      <w:r w:rsidRPr="00205856">
        <w:rPr>
          <w:vertAlign w:val="subscript"/>
        </w:rPr>
        <w:t>IB</w:t>
      </w:r>
      <w:r w:rsidRPr="00205856">
        <w:rPr>
          <w:vertAlign w:val="subscript"/>
          <w:lang w:eastAsia="zh-CN"/>
        </w:rPr>
        <w:t>,c</w:t>
      </w:r>
      <w:r w:rsidRPr="00205856">
        <w:t xml:space="preserve"> values are reused from CA_n2-n48-n77 and are given in the tables below.</w:t>
      </w:r>
    </w:p>
    <w:p w14:paraId="4FC38E21" w14:textId="5A1918E0" w:rsidR="00F85354" w:rsidRPr="00205856" w:rsidRDefault="00F85354" w:rsidP="00F85354">
      <w:pPr>
        <w:pStyle w:val="TH"/>
        <w:rPr>
          <w:rFonts w:cs="Arial"/>
        </w:rPr>
      </w:pPr>
      <w:r w:rsidRPr="00205856">
        <w:rPr>
          <w:rFonts w:cs="Arial"/>
        </w:rPr>
        <w:t xml:space="preserve">Table </w:t>
      </w:r>
      <w:r>
        <w:rPr>
          <w:rFonts w:cs="Arial" w:hint="eastAsia"/>
          <w:lang w:val="en-US" w:eastAsia="zh-CN"/>
        </w:rPr>
        <w:t>5.</w:t>
      </w:r>
      <w:r>
        <w:rPr>
          <w:rFonts w:cs="Arial"/>
          <w:lang w:val="en-US" w:eastAsia="zh-CN"/>
        </w:rPr>
        <w:t>20</w:t>
      </w:r>
      <w:r w:rsidRPr="00205856">
        <w:rPr>
          <w:rFonts w:cs="Arial"/>
        </w:rPr>
        <w:t>.</w:t>
      </w:r>
      <w:r w:rsidRPr="00205856">
        <w:rPr>
          <w:rFonts w:cs="Arial"/>
          <w:lang w:val="en-US" w:eastAsia="zh-CN"/>
        </w:rPr>
        <w:t>1.</w:t>
      </w:r>
      <w:r w:rsidRPr="00205856">
        <w:rPr>
          <w:rFonts w:cs="Arial"/>
        </w:rPr>
        <w:t>3</w:t>
      </w:r>
      <w:r w:rsidRPr="00205856">
        <w:rPr>
          <w:rFonts w:cs="Arial"/>
          <w:lang w:eastAsia="zh-CN"/>
        </w:rPr>
        <w:t>-</w:t>
      </w:r>
      <w:r w:rsidRPr="00205856">
        <w:rPr>
          <w:rFonts w:cs="Arial"/>
        </w:rPr>
        <w:t>1: ΔT</w:t>
      </w:r>
      <w:r w:rsidRPr="00205856">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F85354" w:rsidRPr="00205856" w14:paraId="6A2EAF5E" w14:textId="77777777" w:rsidTr="00BC1FE2">
        <w:trPr>
          <w:jc w:val="center"/>
        </w:trPr>
        <w:tc>
          <w:tcPr>
            <w:tcW w:w="2336" w:type="dxa"/>
            <w:vMerge w:val="restart"/>
            <w:tcBorders>
              <w:top w:val="single" w:sz="4" w:space="0" w:color="auto"/>
              <w:left w:val="single" w:sz="4" w:space="0" w:color="auto"/>
              <w:right w:val="single" w:sz="4" w:space="0" w:color="auto"/>
            </w:tcBorders>
          </w:tcPr>
          <w:p w14:paraId="1C307B28" w14:textId="77777777" w:rsidR="00F85354" w:rsidRPr="00205856" w:rsidRDefault="00F85354" w:rsidP="00BC1FE2">
            <w:pPr>
              <w:keepNext/>
              <w:keepLines/>
              <w:spacing w:after="0"/>
              <w:jc w:val="center"/>
              <w:rPr>
                <w:rFonts w:ascii="Arial" w:eastAsia="宋体" w:hAnsi="Arial"/>
                <w:b/>
                <w:color w:val="000000" w:themeColor="text1"/>
                <w:sz w:val="18"/>
              </w:rPr>
            </w:pPr>
            <w:r w:rsidRPr="00205856">
              <w:rPr>
                <w:rFonts w:ascii="Arial" w:eastAsia="宋体" w:hAnsi="Arial"/>
                <w:b/>
                <w:color w:val="000000" w:themeColor="text1"/>
                <w:sz w:val="18"/>
              </w:rPr>
              <w:t xml:space="preserve">Inter-band </w:t>
            </w:r>
            <w:r w:rsidRPr="00205856">
              <w:rPr>
                <w:rFonts w:ascii="Arial" w:eastAsia="宋体" w:hAnsi="Arial"/>
                <w:b/>
                <w:color w:val="000000" w:themeColor="text1"/>
                <w:sz w:val="18"/>
                <w:lang w:eastAsia="zh-CN"/>
              </w:rPr>
              <w:t>CA</w:t>
            </w:r>
            <w:r w:rsidRPr="00205856">
              <w:rPr>
                <w:rFonts w:ascii="Arial" w:eastAsia="宋体" w:hAnsi="Arial"/>
                <w:b/>
                <w:color w:val="000000" w:themeColor="text1"/>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AF167FB" w14:textId="77777777" w:rsidR="00F85354" w:rsidRPr="00205856" w:rsidRDefault="00F85354" w:rsidP="00BC1FE2">
            <w:pPr>
              <w:keepNext/>
              <w:keepLines/>
              <w:spacing w:after="0"/>
              <w:jc w:val="center"/>
              <w:rPr>
                <w:rFonts w:ascii="Arial" w:eastAsia="宋体" w:hAnsi="Arial"/>
                <w:b/>
                <w:color w:val="000000" w:themeColor="text1"/>
                <w:sz w:val="18"/>
              </w:rPr>
            </w:pPr>
            <w:r w:rsidRPr="00205856">
              <w:rPr>
                <w:rFonts w:ascii="Arial" w:eastAsia="宋体" w:hAnsi="Arial"/>
                <w:b/>
                <w:color w:val="000000" w:themeColor="text1"/>
                <w:sz w:val="18"/>
              </w:rPr>
              <w:t>ΔT</w:t>
            </w:r>
            <w:r w:rsidRPr="00205856">
              <w:rPr>
                <w:rFonts w:ascii="Arial" w:eastAsia="宋体" w:hAnsi="Arial"/>
                <w:b/>
                <w:color w:val="000000" w:themeColor="text1"/>
                <w:sz w:val="18"/>
                <w:vertAlign w:val="subscript"/>
              </w:rPr>
              <w:t>IB,c</w:t>
            </w:r>
            <w:r w:rsidRPr="00205856">
              <w:rPr>
                <w:rFonts w:ascii="Arial" w:eastAsia="宋体" w:hAnsi="Arial"/>
                <w:b/>
                <w:color w:val="000000" w:themeColor="text1"/>
                <w:sz w:val="18"/>
              </w:rPr>
              <w:t xml:space="preserve"> for NR bands (dB)</w:t>
            </w:r>
            <w:r w:rsidRPr="00205856">
              <w:rPr>
                <w:rFonts w:ascii="Arial" w:eastAsia="宋体" w:hAnsi="Arial"/>
                <w:b/>
                <w:color w:val="000000" w:themeColor="text1"/>
                <w:sz w:val="18"/>
                <w:vertAlign w:val="superscript"/>
              </w:rPr>
              <w:t>*</w:t>
            </w:r>
          </w:p>
        </w:tc>
      </w:tr>
      <w:tr w:rsidR="00F85354" w:rsidRPr="00205856" w14:paraId="671A8CA5" w14:textId="77777777" w:rsidTr="00BC1FE2">
        <w:trPr>
          <w:jc w:val="center"/>
        </w:trPr>
        <w:tc>
          <w:tcPr>
            <w:tcW w:w="2336" w:type="dxa"/>
            <w:vMerge/>
            <w:tcBorders>
              <w:left w:val="single" w:sz="4" w:space="0" w:color="auto"/>
              <w:bottom w:val="single" w:sz="4" w:space="0" w:color="auto"/>
              <w:right w:val="single" w:sz="4" w:space="0" w:color="auto"/>
            </w:tcBorders>
          </w:tcPr>
          <w:p w14:paraId="1C0AA947" w14:textId="77777777" w:rsidR="00F85354" w:rsidRPr="00205856" w:rsidRDefault="00F85354" w:rsidP="00BC1FE2">
            <w:pPr>
              <w:keepNext/>
              <w:keepLines/>
              <w:spacing w:after="0"/>
              <w:jc w:val="center"/>
              <w:rPr>
                <w:rFonts w:ascii="Arial" w:eastAsia="宋体"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00CD37F" w14:textId="77777777" w:rsidR="00F85354" w:rsidRPr="00205856" w:rsidRDefault="00F85354" w:rsidP="00BC1FE2">
            <w:pPr>
              <w:keepNext/>
              <w:keepLines/>
              <w:spacing w:after="0"/>
              <w:jc w:val="center"/>
              <w:rPr>
                <w:rFonts w:ascii="Arial" w:eastAsia="宋体" w:hAnsi="Arial"/>
                <w:b/>
                <w:color w:val="000000" w:themeColor="text1"/>
                <w:sz w:val="18"/>
              </w:rPr>
            </w:pPr>
            <w:r w:rsidRPr="00205856">
              <w:rPr>
                <w:rFonts w:ascii="Arial" w:eastAsia="宋体" w:hAnsi="Arial"/>
                <w:b/>
                <w:color w:val="000000" w:themeColor="text1"/>
                <w:sz w:val="18"/>
              </w:rPr>
              <w:t>Component band in order of bands in configuration</w:t>
            </w:r>
            <w:r w:rsidRPr="00205856">
              <w:rPr>
                <w:rFonts w:ascii="Arial" w:eastAsia="宋体" w:hAnsi="Arial"/>
                <w:b/>
                <w:color w:val="000000" w:themeColor="text1"/>
                <w:sz w:val="18"/>
                <w:vertAlign w:val="superscript"/>
              </w:rPr>
              <w:t>**</w:t>
            </w:r>
          </w:p>
        </w:tc>
      </w:tr>
      <w:tr w:rsidR="00F85354" w:rsidRPr="00205856" w14:paraId="3EBC66FA" w14:textId="77777777" w:rsidTr="00BC1FE2">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0928A29" w14:textId="77777777" w:rsidR="00F85354" w:rsidRPr="00205856" w:rsidRDefault="00F85354" w:rsidP="00BC1FE2">
            <w:pPr>
              <w:keepNext/>
              <w:keepLines/>
              <w:spacing w:after="0"/>
              <w:jc w:val="center"/>
              <w:rPr>
                <w:rFonts w:ascii="Arial" w:eastAsia="宋体" w:hAnsi="Arial"/>
                <w:color w:val="000000" w:themeColor="text1"/>
                <w:sz w:val="18"/>
                <w:lang w:val="en-US" w:eastAsia="zh-CN"/>
              </w:rPr>
            </w:pPr>
            <w:r w:rsidRPr="00205856">
              <w:rPr>
                <w:rFonts w:ascii="Arial" w:eastAsia="宋体" w:hAnsi="Arial"/>
                <w:color w:val="000000"/>
                <w:sz w:val="18"/>
                <w:lang w:eastAsia="zh-CN"/>
              </w:rPr>
              <w:t>CA_n48-n70-n77</w:t>
            </w:r>
          </w:p>
        </w:tc>
        <w:tc>
          <w:tcPr>
            <w:tcW w:w="1968" w:type="dxa"/>
            <w:tcBorders>
              <w:top w:val="single" w:sz="4" w:space="0" w:color="auto"/>
              <w:left w:val="single" w:sz="4" w:space="0" w:color="auto"/>
              <w:bottom w:val="single" w:sz="4" w:space="0" w:color="auto"/>
              <w:right w:val="single" w:sz="4" w:space="0" w:color="auto"/>
            </w:tcBorders>
            <w:vAlign w:val="center"/>
          </w:tcPr>
          <w:p w14:paraId="10CAEFCF" w14:textId="77777777" w:rsidR="00F85354" w:rsidRPr="00205856" w:rsidRDefault="00F85354" w:rsidP="00BC1FE2">
            <w:pPr>
              <w:keepNext/>
              <w:keepLines/>
              <w:spacing w:after="0"/>
              <w:jc w:val="center"/>
              <w:rPr>
                <w:rFonts w:ascii="Arial" w:eastAsia="宋体" w:hAnsi="Arial"/>
                <w:color w:val="000000" w:themeColor="text1"/>
                <w:sz w:val="18"/>
                <w:lang w:val="en-US" w:eastAsia="zh-CN"/>
              </w:rPr>
            </w:pPr>
            <w:r w:rsidRPr="00205856">
              <w:rPr>
                <w:rFonts w:ascii="Arial" w:eastAsia="宋体" w:hAnsi="Arial"/>
                <w:color w:val="000000" w:themeColor="text1"/>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545E926B" w14:textId="77777777" w:rsidR="00F85354" w:rsidRPr="00205856" w:rsidRDefault="00F85354" w:rsidP="00BC1FE2">
            <w:pPr>
              <w:keepNext/>
              <w:keepLines/>
              <w:spacing w:after="0"/>
              <w:jc w:val="center"/>
              <w:rPr>
                <w:rFonts w:ascii="Arial" w:eastAsia="宋体" w:hAnsi="Arial"/>
                <w:color w:val="000000" w:themeColor="text1"/>
                <w:sz w:val="18"/>
                <w:lang w:val="en-US" w:eastAsia="zh-CN"/>
              </w:rPr>
            </w:pPr>
            <w:r w:rsidRPr="00205856">
              <w:rPr>
                <w:rFonts w:ascii="Arial" w:eastAsia="宋体" w:hAnsi="Arial"/>
                <w:color w:val="000000" w:themeColor="text1"/>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B23FD62" w14:textId="77777777" w:rsidR="00F85354" w:rsidRPr="00205856" w:rsidRDefault="00F85354" w:rsidP="00BC1FE2">
            <w:pPr>
              <w:keepNext/>
              <w:keepLines/>
              <w:spacing w:after="0"/>
              <w:jc w:val="center"/>
              <w:rPr>
                <w:rFonts w:ascii="Arial" w:eastAsia="宋体" w:hAnsi="Arial"/>
                <w:color w:val="000000" w:themeColor="text1"/>
                <w:sz w:val="18"/>
                <w:lang w:val="en-US" w:eastAsia="zh-CN"/>
              </w:rPr>
            </w:pPr>
            <w:r w:rsidRPr="00205856">
              <w:rPr>
                <w:rFonts w:ascii="Arial" w:eastAsia="宋体" w:hAnsi="Arial"/>
                <w:color w:val="000000" w:themeColor="text1"/>
                <w:sz w:val="18"/>
                <w:lang w:val="en-US" w:eastAsia="zh-CN"/>
              </w:rPr>
              <w:t>0.8</w:t>
            </w:r>
          </w:p>
        </w:tc>
      </w:tr>
      <w:tr w:rsidR="00F85354" w:rsidRPr="00205856" w14:paraId="6FCAD0C8" w14:textId="77777777" w:rsidTr="00BC1FE2">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5CC75E82" w14:textId="77777777" w:rsidR="00F85354" w:rsidRPr="00205856" w:rsidRDefault="00F85354" w:rsidP="00BC1FE2">
            <w:pPr>
              <w:keepNext/>
              <w:keepLines/>
              <w:spacing w:after="0"/>
              <w:ind w:left="851" w:hanging="851"/>
              <w:rPr>
                <w:rFonts w:ascii="Arial" w:hAnsi="Arial"/>
                <w:color w:val="000000" w:themeColor="text1"/>
                <w:sz w:val="18"/>
                <w:lang w:eastAsia="ja-JP"/>
              </w:rPr>
            </w:pPr>
            <w:r w:rsidRPr="00205856">
              <w:rPr>
                <w:rFonts w:ascii="Arial" w:hAnsi="Arial"/>
                <w:color w:val="000000" w:themeColor="text1"/>
                <w:sz w:val="18"/>
                <w:lang w:eastAsia="ja-JP"/>
              </w:rPr>
              <w:t>NOTE *:</w:t>
            </w:r>
            <w:r w:rsidRPr="00205856">
              <w:rPr>
                <w:rFonts w:ascii="Arial" w:hAnsi="Arial"/>
                <w:color w:val="000000" w:themeColor="text1"/>
                <w:sz w:val="18"/>
                <w:lang w:eastAsia="ja-JP"/>
              </w:rPr>
              <w:tab/>
              <w:t>“-” denotes ΔT</w:t>
            </w:r>
            <w:r w:rsidRPr="00205856">
              <w:rPr>
                <w:rFonts w:ascii="Arial" w:hAnsi="Arial"/>
                <w:color w:val="000000" w:themeColor="text1"/>
                <w:sz w:val="18"/>
                <w:vertAlign w:val="subscript"/>
                <w:lang w:eastAsia="ja-JP"/>
              </w:rPr>
              <w:t>IB,c</w:t>
            </w:r>
            <w:r w:rsidRPr="00205856">
              <w:rPr>
                <w:rFonts w:ascii="Arial" w:hAnsi="Arial"/>
                <w:color w:val="000000" w:themeColor="text1"/>
                <w:sz w:val="18"/>
                <w:lang w:eastAsia="ja-JP"/>
              </w:rPr>
              <w:t xml:space="preserve"> = 0.</w:t>
            </w:r>
          </w:p>
          <w:p w14:paraId="67818B53" w14:textId="77777777" w:rsidR="00F85354" w:rsidRPr="00205856" w:rsidRDefault="00F85354" w:rsidP="00BC1FE2">
            <w:pPr>
              <w:keepNext/>
              <w:keepLines/>
              <w:spacing w:after="0"/>
              <w:ind w:left="851" w:hanging="851"/>
              <w:rPr>
                <w:rFonts w:ascii="Arial" w:eastAsia="宋体" w:hAnsi="Arial" w:cs="Arial"/>
                <w:color w:val="000000" w:themeColor="text1"/>
                <w:sz w:val="18"/>
                <w:szCs w:val="22"/>
                <w:lang w:val="en-US" w:eastAsia="zh-CN"/>
              </w:rPr>
            </w:pPr>
            <w:r w:rsidRPr="00205856">
              <w:rPr>
                <w:rFonts w:ascii="Arial" w:eastAsia="等线" w:hAnsi="Arial"/>
                <w:color w:val="000000" w:themeColor="text1"/>
                <w:sz w:val="18"/>
              </w:rPr>
              <w:t>NOTE **:</w:t>
            </w:r>
            <w:r w:rsidRPr="00205856">
              <w:rPr>
                <w:rFonts w:ascii="Arial" w:eastAsia="等线" w:hAnsi="Arial"/>
                <w:color w:val="000000" w:themeColor="text1"/>
                <w:sz w:val="18"/>
              </w:rPr>
              <w:tab/>
              <w:t>The component band order in the configuration should be listed by the order of NR bands, such as for CA_n1-n3-n5 the band order from left to right is n1, n3 and n5.</w:t>
            </w:r>
          </w:p>
        </w:tc>
      </w:tr>
    </w:tbl>
    <w:p w14:paraId="52B87C7F" w14:textId="77777777" w:rsidR="00F85354" w:rsidRPr="00205856" w:rsidRDefault="00F85354" w:rsidP="00F85354">
      <w:pPr>
        <w:keepNext/>
        <w:keepLines/>
        <w:rPr>
          <w:rFonts w:ascii="Arial" w:hAnsi="Arial" w:cs="Arial"/>
        </w:rPr>
      </w:pPr>
    </w:p>
    <w:p w14:paraId="0A8CE716" w14:textId="2B59D2C3" w:rsidR="00F85354" w:rsidRPr="00205856" w:rsidRDefault="00F85354" w:rsidP="00F85354">
      <w:pPr>
        <w:pStyle w:val="TH"/>
        <w:rPr>
          <w:rFonts w:cs="Arial"/>
          <w:lang w:eastAsia="zh-CN"/>
        </w:rPr>
      </w:pPr>
      <w:r w:rsidRPr="00205856">
        <w:rPr>
          <w:rFonts w:cs="Arial"/>
        </w:rPr>
        <w:t xml:space="preserve">Table </w:t>
      </w:r>
      <w:r w:rsidRPr="00205856">
        <w:rPr>
          <w:rFonts w:cs="Arial"/>
          <w:lang w:val="en-US" w:eastAsia="zh-CN"/>
        </w:rPr>
        <w:t>5</w:t>
      </w:r>
      <w:r w:rsidRPr="00205856">
        <w:rPr>
          <w:rFonts w:cs="Arial"/>
        </w:rPr>
        <w:t>.</w:t>
      </w:r>
      <w:r>
        <w:rPr>
          <w:rFonts w:cs="Arial"/>
          <w:lang w:val="en-US" w:eastAsia="zh-CN"/>
        </w:rPr>
        <w:t>20</w:t>
      </w:r>
      <w:r w:rsidRPr="00205856">
        <w:rPr>
          <w:rFonts w:cs="Arial"/>
          <w:lang w:val="en-US" w:eastAsia="zh-CN"/>
        </w:rPr>
        <w:t>.1.</w:t>
      </w:r>
      <w:r w:rsidRPr="00205856">
        <w:rPr>
          <w:rFonts w:cs="Arial"/>
        </w:rPr>
        <w:t>3-2: ΔR</w:t>
      </w:r>
      <w:r w:rsidRPr="00205856">
        <w:rPr>
          <w:rFonts w:cs="Arial"/>
          <w:vertAlign w:val="subscript"/>
        </w:rPr>
        <w:t>IB</w:t>
      </w:r>
      <w:r w:rsidRPr="00205856">
        <w:rPr>
          <w:rFonts w:cs="Arial"/>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F85354" w:rsidRPr="00205856" w14:paraId="527A5ED4" w14:textId="77777777" w:rsidTr="00BC1FE2">
        <w:trPr>
          <w:trHeight w:val="187"/>
          <w:jc w:val="center"/>
        </w:trPr>
        <w:tc>
          <w:tcPr>
            <w:tcW w:w="1594" w:type="dxa"/>
            <w:vMerge w:val="restart"/>
          </w:tcPr>
          <w:p w14:paraId="5A89ED64" w14:textId="77777777" w:rsidR="00F85354" w:rsidRPr="00205856" w:rsidRDefault="00F85354" w:rsidP="00BC1FE2">
            <w:pPr>
              <w:keepNext/>
              <w:keepLines/>
              <w:spacing w:after="0"/>
              <w:jc w:val="center"/>
              <w:rPr>
                <w:rFonts w:ascii="Arial" w:eastAsia="等线" w:hAnsi="Arial"/>
                <w:b/>
                <w:color w:val="000000" w:themeColor="text1"/>
                <w:sz w:val="18"/>
              </w:rPr>
            </w:pPr>
            <w:r w:rsidRPr="00205856">
              <w:rPr>
                <w:rFonts w:ascii="Arial" w:eastAsia="等线" w:hAnsi="Arial"/>
                <w:b/>
                <w:color w:val="000000" w:themeColor="text1"/>
                <w:sz w:val="18"/>
              </w:rPr>
              <w:t>Inter-band CA combination</w:t>
            </w:r>
          </w:p>
        </w:tc>
        <w:tc>
          <w:tcPr>
            <w:tcW w:w="5845" w:type="dxa"/>
            <w:gridSpan w:val="3"/>
            <w:vAlign w:val="center"/>
          </w:tcPr>
          <w:p w14:paraId="7864EA38" w14:textId="77777777" w:rsidR="00F85354" w:rsidRPr="00205856" w:rsidRDefault="00F85354" w:rsidP="00BC1FE2">
            <w:pPr>
              <w:keepNext/>
              <w:keepLines/>
              <w:spacing w:after="0"/>
              <w:jc w:val="center"/>
              <w:rPr>
                <w:rFonts w:ascii="Arial" w:eastAsia="等线" w:hAnsi="Arial"/>
                <w:b/>
                <w:color w:val="000000" w:themeColor="text1"/>
                <w:sz w:val="18"/>
              </w:rPr>
            </w:pPr>
            <w:r w:rsidRPr="00205856">
              <w:rPr>
                <w:rFonts w:ascii="Arial" w:eastAsia="等线" w:hAnsi="Arial"/>
                <w:b/>
                <w:color w:val="000000" w:themeColor="text1"/>
                <w:sz w:val="18"/>
              </w:rPr>
              <w:t>ΔR</w:t>
            </w:r>
            <w:r w:rsidRPr="00205856">
              <w:rPr>
                <w:rFonts w:ascii="Arial" w:eastAsia="等线" w:hAnsi="Arial"/>
                <w:b/>
                <w:color w:val="000000" w:themeColor="text1"/>
                <w:sz w:val="18"/>
                <w:vertAlign w:val="subscript"/>
              </w:rPr>
              <w:t>IB,c</w:t>
            </w:r>
            <w:r w:rsidRPr="00205856">
              <w:rPr>
                <w:rFonts w:ascii="Arial" w:eastAsia="等线" w:hAnsi="Arial"/>
                <w:b/>
                <w:color w:val="000000" w:themeColor="text1"/>
                <w:sz w:val="18"/>
              </w:rPr>
              <w:t xml:space="preserve"> for NR bands (dB)</w:t>
            </w:r>
            <w:r w:rsidRPr="00205856">
              <w:rPr>
                <w:rFonts w:ascii="Arial" w:eastAsia="等线" w:hAnsi="Arial"/>
                <w:b/>
                <w:color w:val="000000" w:themeColor="text1"/>
                <w:sz w:val="18"/>
                <w:vertAlign w:val="superscript"/>
              </w:rPr>
              <w:t>*</w:t>
            </w:r>
          </w:p>
        </w:tc>
      </w:tr>
      <w:tr w:rsidR="00F85354" w:rsidRPr="00205856" w14:paraId="545E5773" w14:textId="77777777" w:rsidTr="00BC1FE2">
        <w:trPr>
          <w:trHeight w:val="187"/>
          <w:jc w:val="center"/>
        </w:trPr>
        <w:tc>
          <w:tcPr>
            <w:tcW w:w="1594" w:type="dxa"/>
            <w:vMerge/>
            <w:tcBorders>
              <w:bottom w:val="single" w:sz="4" w:space="0" w:color="auto"/>
            </w:tcBorders>
          </w:tcPr>
          <w:p w14:paraId="3B94C7DA" w14:textId="77777777" w:rsidR="00F85354" w:rsidRPr="00205856" w:rsidRDefault="00F85354" w:rsidP="00BC1FE2">
            <w:pPr>
              <w:keepNext/>
              <w:keepLines/>
              <w:spacing w:after="0"/>
              <w:jc w:val="center"/>
              <w:rPr>
                <w:rFonts w:ascii="Arial" w:eastAsia="等线" w:hAnsi="Arial"/>
                <w:b/>
                <w:color w:val="000000" w:themeColor="text1"/>
                <w:sz w:val="18"/>
              </w:rPr>
            </w:pPr>
          </w:p>
        </w:tc>
        <w:tc>
          <w:tcPr>
            <w:tcW w:w="5845" w:type="dxa"/>
            <w:gridSpan w:val="3"/>
            <w:vAlign w:val="center"/>
          </w:tcPr>
          <w:p w14:paraId="55C3D20E" w14:textId="77777777" w:rsidR="00F85354" w:rsidRPr="00205856" w:rsidRDefault="00F85354" w:rsidP="00BC1FE2">
            <w:pPr>
              <w:keepNext/>
              <w:keepLines/>
              <w:spacing w:after="0"/>
              <w:jc w:val="center"/>
              <w:rPr>
                <w:rFonts w:ascii="Arial" w:eastAsia="等线" w:hAnsi="Arial"/>
                <w:b/>
                <w:color w:val="000000" w:themeColor="text1"/>
                <w:sz w:val="18"/>
              </w:rPr>
            </w:pPr>
            <w:r w:rsidRPr="00205856">
              <w:rPr>
                <w:rFonts w:ascii="Arial" w:eastAsia="等线" w:hAnsi="Arial"/>
                <w:b/>
                <w:color w:val="000000" w:themeColor="text1"/>
                <w:sz w:val="18"/>
              </w:rPr>
              <w:t>Component band in order of bands in configuration</w:t>
            </w:r>
            <w:r w:rsidRPr="00205856">
              <w:rPr>
                <w:rFonts w:ascii="Arial" w:eastAsia="等线" w:hAnsi="Arial"/>
                <w:b/>
                <w:color w:val="000000" w:themeColor="text1"/>
                <w:sz w:val="18"/>
                <w:vertAlign w:val="superscript"/>
              </w:rPr>
              <w:t>**</w:t>
            </w:r>
          </w:p>
        </w:tc>
      </w:tr>
      <w:tr w:rsidR="00F85354" w:rsidRPr="00205856" w14:paraId="60D6ED5E" w14:textId="77777777" w:rsidTr="00BC1FE2">
        <w:trPr>
          <w:trHeight w:val="187"/>
          <w:jc w:val="center"/>
        </w:trPr>
        <w:tc>
          <w:tcPr>
            <w:tcW w:w="1594" w:type="dxa"/>
            <w:tcBorders>
              <w:bottom w:val="single" w:sz="4" w:space="0" w:color="auto"/>
            </w:tcBorders>
            <w:shd w:val="clear" w:color="auto" w:fill="auto"/>
          </w:tcPr>
          <w:p w14:paraId="424DB3FD" w14:textId="77777777" w:rsidR="00F85354" w:rsidRPr="00205856" w:rsidRDefault="00F85354" w:rsidP="00BC1FE2">
            <w:pPr>
              <w:keepNext/>
              <w:keepLines/>
              <w:spacing w:after="0"/>
              <w:jc w:val="center"/>
              <w:rPr>
                <w:rFonts w:ascii="Arial" w:eastAsia="等线" w:hAnsi="Arial"/>
                <w:color w:val="000000" w:themeColor="text1"/>
                <w:sz w:val="18"/>
              </w:rPr>
            </w:pPr>
            <w:r w:rsidRPr="00205856">
              <w:rPr>
                <w:rFonts w:ascii="Arial" w:eastAsia="宋体" w:hAnsi="Arial"/>
                <w:color w:val="000000"/>
                <w:sz w:val="18"/>
                <w:lang w:eastAsia="zh-CN"/>
              </w:rPr>
              <w:t>CA_n48-n70-n77</w:t>
            </w:r>
          </w:p>
        </w:tc>
        <w:tc>
          <w:tcPr>
            <w:tcW w:w="1948" w:type="dxa"/>
            <w:vAlign w:val="center"/>
          </w:tcPr>
          <w:p w14:paraId="39FEC940" w14:textId="77777777" w:rsidR="00F85354" w:rsidRPr="00205856" w:rsidRDefault="00F85354" w:rsidP="00BC1FE2">
            <w:pPr>
              <w:keepNext/>
              <w:keepLines/>
              <w:spacing w:after="0"/>
              <w:jc w:val="center"/>
              <w:rPr>
                <w:rFonts w:ascii="Arial" w:eastAsia="等线" w:hAnsi="Arial"/>
                <w:color w:val="000000" w:themeColor="text1"/>
                <w:sz w:val="18"/>
                <w:lang w:eastAsia="zh-CN"/>
              </w:rPr>
            </w:pPr>
            <w:r w:rsidRPr="00205856">
              <w:rPr>
                <w:rFonts w:ascii="Arial" w:eastAsia="等线" w:hAnsi="Arial"/>
                <w:color w:val="000000" w:themeColor="text1"/>
                <w:sz w:val="18"/>
                <w:lang w:eastAsia="zh-CN"/>
              </w:rPr>
              <w:t>0.5</w:t>
            </w:r>
          </w:p>
        </w:tc>
        <w:tc>
          <w:tcPr>
            <w:tcW w:w="1948" w:type="dxa"/>
            <w:vAlign w:val="center"/>
          </w:tcPr>
          <w:p w14:paraId="7E7B7C01" w14:textId="77777777" w:rsidR="00F85354" w:rsidRPr="00205856" w:rsidRDefault="00F85354" w:rsidP="00BC1FE2">
            <w:pPr>
              <w:keepNext/>
              <w:keepLines/>
              <w:spacing w:after="0"/>
              <w:jc w:val="center"/>
              <w:rPr>
                <w:rFonts w:ascii="Arial" w:eastAsia="等线" w:hAnsi="Arial"/>
                <w:color w:val="000000" w:themeColor="text1"/>
                <w:sz w:val="18"/>
                <w:lang w:eastAsia="zh-CN"/>
              </w:rPr>
            </w:pPr>
            <w:r w:rsidRPr="00205856">
              <w:rPr>
                <w:rFonts w:ascii="Arial" w:eastAsia="等线" w:hAnsi="Arial"/>
                <w:color w:val="000000" w:themeColor="text1"/>
                <w:sz w:val="18"/>
                <w:lang w:eastAsia="zh-CN"/>
              </w:rPr>
              <w:t>0.2</w:t>
            </w:r>
          </w:p>
        </w:tc>
        <w:tc>
          <w:tcPr>
            <w:tcW w:w="1949" w:type="dxa"/>
            <w:vAlign w:val="center"/>
          </w:tcPr>
          <w:p w14:paraId="625137CF" w14:textId="77777777" w:rsidR="00F85354" w:rsidRPr="00205856" w:rsidRDefault="00F85354" w:rsidP="00BC1FE2">
            <w:pPr>
              <w:keepNext/>
              <w:keepLines/>
              <w:spacing w:after="0"/>
              <w:jc w:val="center"/>
              <w:rPr>
                <w:rFonts w:ascii="Arial" w:eastAsia="等线" w:hAnsi="Arial"/>
                <w:color w:val="000000" w:themeColor="text1"/>
                <w:sz w:val="18"/>
                <w:lang w:eastAsia="zh-CN"/>
              </w:rPr>
            </w:pPr>
            <w:r w:rsidRPr="00205856">
              <w:rPr>
                <w:rFonts w:ascii="Arial" w:eastAsia="等线" w:hAnsi="Arial"/>
                <w:color w:val="000000" w:themeColor="text1"/>
                <w:sz w:val="18"/>
                <w:lang w:eastAsia="zh-CN"/>
              </w:rPr>
              <w:t>0.5</w:t>
            </w:r>
          </w:p>
        </w:tc>
      </w:tr>
      <w:tr w:rsidR="00F85354" w:rsidRPr="00205856" w14:paraId="15DE221D" w14:textId="77777777" w:rsidTr="00BC1FE2">
        <w:trPr>
          <w:trHeight w:val="187"/>
          <w:jc w:val="center"/>
        </w:trPr>
        <w:tc>
          <w:tcPr>
            <w:tcW w:w="7439" w:type="dxa"/>
            <w:gridSpan w:val="4"/>
            <w:tcBorders>
              <w:top w:val="single" w:sz="4" w:space="0" w:color="auto"/>
            </w:tcBorders>
            <w:shd w:val="clear" w:color="auto" w:fill="auto"/>
          </w:tcPr>
          <w:p w14:paraId="305D21F1" w14:textId="77777777" w:rsidR="00F85354" w:rsidRPr="00205856" w:rsidRDefault="00F85354" w:rsidP="00BC1FE2">
            <w:pPr>
              <w:keepLines/>
              <w:spacing w:after="0"/>
              <w:ind w:left="870" w:hanging="870"/>
              <w:rPr>
                <w:rFonts w:eastAsia="等线" w:cs="Arial"/>
                <w:color w:val="000000" w:themeColor="text1"/>
                <w:lang w:eastAsia="ja-JP"/>
              </w:rPr>
            </w:pPr>
            <w:r w:rsidRPr="00205856">
              <w:rPr>
                <w:rFonts w:ascii="Arial" w:eastAsia="等线" w:hAnsi="Arial" w:cs="Arial"/>
                <w:color w:val="000000" w:themeColor="text1"/>
                <w:sz w:val="18"/>
                <w:lang w:eastAsia="ja-JP"/>
              </w:rPr>
              <w:t>NOTE *:</w:t>
            </w:r>
            <w:r w:rsidRPr="00205856">
              <w:rPr>
                <w:rFonts w:ascii="Arial" w:eastAsia="等线" w:hAnsi="Arial" w:cs="Arial"/>
                <w:color w:val="000000" w:themeColor="text1"/>
                <w:sz w:val="18"/>
                <w:lang w:eastAsia="ja-JP"/>
              </w:rPr>
              <w:tab/>
              <w:t xml:space="preserve"> “-” denotes ΔR</w:t>
            </w:r>
            <w:r w:rsidRPr="00205856">
              <w:rPr>
                <w:rFonts w:ascii="Arial" w:eastAsia="等线" w:hAnsi="Arial" w:cs="Arial"/>
                <w:color w:val="000000" w:themeColor="text1"/>
                <w:sz w:val="18"/>
                <w:vertAlign w:val="subscript"/>
                <w:lang w:eastAsia="ja-JP"/>
              </w:rPr>
              <w:t>IB,c</w:t>
            </w:r>
            <w:r w:rsidRPr="00205856">
              <w:rPr>
                <w:rFonts w:ascii="Arial" w:eastAsia="等线" w:hAnsi="Arial" w:cs="Arial"/>
                <w:color w:val="000000" w:themeColor="text1"/>
                <w:sz w:val="18"/>
                <w:lang w:eastAsia="ja-JP"/>
              </w:rPr>
              <w:t xml:space="preserve"> = 0.</w:t>
            </w:r>
          </w:p>
          <w:p w14:paraId="7FEBD883" w14:textId="77777777" w:rsidR="00F85354" w:rsidRPr="00205856" w:rsidRDefault="00F85354" w:rsidP="00BC1FE2">
            <w:pPr>
              <w:keepLines/>
              <w:spacing w:after="0"/>
              <w:ind w:left="870" w:hanging="870"/>
              <w:rPr>
                <w:rFonts w:ascii="Arial" w:eastAsia="等线" w:hAnsi="Arial"/>
                <w:color w:val="000000" w:themeColor="text1"/>
                <w:sz w:val="18"/>
                <w:lang w:val="en-US"/>
              </w:rPr>
            </w:pPr>
            <w:r w:rsidRPr="00205856">
              <w:rPr>
                <w:rFonts w:ascii="Arial" w:eastAsia="等线" w:hAnsi="Arial" w:cs="Arial"/>
                <w:color w:val="000000" w:themeColor="text1"/>
                <w:sz w:val="18"/>
                <w:lang w:eastAsia="ja-JP"/>
              </w:rPr>
              <w:t>NOTE **:</w:t>
            </w:r>
            <w:r w:rsidRPr="00205856">
              <w:rPr>
                <w:rFonts w:ascii="Arial" w:eastAsia="等线" w:hAnsi="Arial" w:cs="Arial"/>
                <w:color w:val="000000" w:themeColor="text1"/>
                <w:sz w:val="18"/>
                <w:lang w:eastAsia="ja-JP"/>
              </w:rPr>
              <w:tab/>
              <w:t>The component band order in the configuration should be listed by the order of NR bands, such as for CA_n1-n3-n8 the band order from left to right is n1, n3 and n8.</w:t>
            </w:r>
          </w:p>
        </w:tc>
      </w:tr>
    </w:tbl>
    <w:p w14:paraId="05CF6437" w14:textId="77777777" w:rsidR="00F85354" w:rsidRPr="00205856" w:rsidRDefault="00F85354" w:rsidP="00F85354"/>
    <w:p w14:paraId="004455DF" w14:textId="36FF8FEC" w:rsidR="00F85354" w:rsidRPr="00AB6990" w:rsidRDefault="00F85354" w:rsidP="00F85354">
      <w:pPr>
        <w:pStyle w:val="31"/>
      </w:pPr>
      <w:bookmarkStart w:id="255" w:name="_Toc136288250"/>
      <w:r>
        <w:t>5.20</w:t>
      </w:r>
      <w:r w:rsidRPr="00205856">
        <w:t>.2</w:t>
      </w:r>
      <w:r w:rsidRPr="00205856">
        <w:tab/>
      </w:r>
      <w:r w:rsidRPr="00AB6990">
        <w:t>Specific for 2 bands UL CA</w:t>
      </w:r>
      <w:bookmarkEnd w:id="255"/>
    </w:p>
    <w:p w14:paraId="643E0CCB" w14:textId="3AD9E4D1" w:rsidR="00F85354" w:rsidRPr="00205856" w:rsidRDefault="00F85354" w:rsidP="00AB6990">
      <w:pPr>
        <w:pStyle w:val="41"/>
        <w:rPr>
          <w:rFonts w:eastAsia="宋体"/>
          <w:szCs w:val="22"/>
          <w:lang w:eastAsia="zh-CN"/>
        </w:rPr>
      </w:pPr>
      <w:bookmarkStart w:id="256" w:name="_Toc136288251"/>
      <w:r>
        <w:rPr>
          <w:rFonts w:hint="eastAsia"/>
        </w:rPr>
        <w:t>5.</w:t>
      </w:r>
      <w:r>
        <w:t>20</w:t>
      </w:r>
      <w:r w:rsidRPr="00205856">
        <w:rPr>
          <w:rFonts w:hint="eastAsia"/>
        </w:rPr>
        <w:t>.</w:t>
      </w:r>
      <w:r w:rsidRPr="00205856">
        <w:t>2.1</w:t>
      </w:r>
      <w:r w:rsidRPr="00205856">
        <w:tab/>
      </w:r>
      <w:r w:rsidRPr="00205856">
        <w:rPr>
          <w:rFonts w:hint="eastAsia"/>
        </w:rPr>
        <w:t>UE co-existence studies</w:t>
      </w:r>
      <w:bookmarkEnd w:id="256"/>
    </w:p>
    <w:p w14:paraId="3B7DA9AE" w14:textId="0E7E9C64" w:rsidR="00F85354" w:rsidRPr="00205856" w:rsidRDefault="00F85354" w:rsidP="00F85354">
      <w:r w:rsidRPr="00205856">
        <w:t>T</w:t>
      </w:r>
      <w:r>
        <w:t>able 5.20</w:t>
      </w:r>
      <w:r w:rsidRPr="00205856">
        <w:t>.2.2-1 lists B</w:t>
      </w:r>
      <w:r w:rsidRPr="00205856">
        <w:rPr>
          <w:rFonts w:hint="eastAsia"/>
          <w:lang w:eastAsia="ja-JP"/>
        </w:rPr>
        <w:t xml:space="preserve">and </w:t>
      </w:r>
      <w:r w:rsidRPr="00205856">
        <w:rPr>
          <w:lang w:val="en-US" w:eastAsia="zh-CN"/>
        </w:rPr>
        <w:t>n48</w:t>
      </w:r>
      <w:r w:rsidRPr="00205856">
        <w:rPr>
          <w:rFonts w:hint="eastAsia"/>
          <w:lang w:eastAsia="ja-JP"/>
        </w:rPr>
        <w:t xml:space="preserve"> </w:t>
      </w:r>
      <w:r w:rsidRPr="00205856">
        <w:t>+ B</w:t>
      </w:r>
      <w:r w:rsidRPr="00205856">
        <w:rPr>
          <w:rFonts w:hint="eastAsia"/>
          <w:lang w:eastAsia="ja-JP"/>
        </w:rPr>
        <w:t xml:space="preserve">and </w:t>
      </w:r>
      <w:r w:rsidRPr="00205856">
        <w:rPr>
          <w:lang w:val="en-US" w:eastAsia="zh-CN"/>
        </w:rPr>
        <w:t xml:space="preserve">n70 2UL bands CA </w:t>
      </w:r>
      <w:r w:rsidRPr="00205856">
        <w:t xml:space="preserve"> </w:t>
      </w:r>
      <w:r w:rsidRPr="00205856">
        <w:rPr>
          <w:lang w:eastAsia="ja-JP"/>
        </w:rPr>
        <w:t>2</w:t>
      </w:r>
      <w:r w:rsidRPr="00205856">
        <w:rPr>
          <w:vertAlign w:val="superscript"/>
          <w:lang w:eastAsia="ja-JP"/>
        </w:rPr>
        <w:t>nd</w:t>
      </w:r>
      <w:r w:rsidRPr="00205856">
        <w:rPr>
          <w:lang w:eastAsia="ja-JP"/>
        </w:rPr>
        <w:t xml:space="preserve">, </w:t>
      </w:r>
      <w:r w:rsidRPr="00205856">
        <w:t>3</w:t>
      </w:r>
      <w:r w:rsidRPr="00205856">
        <w:rPr>
          <w:vertAlign w:val="superscript"/>
        </w:rPr>
        <w:t>rd</w:t>
      </w:r>
      <w:r w:rsidRPr="00205856">
        <w:rPr>
          <w:lang w:eastAsia="ja-JP"/>
        </w:rPr>
        <w:t>, 4</w:t>
      </w:r>
      <w:r w:rsidRPr="00205856">
        <w:rPr>
          <w:vertAlign w:val="superscript"/>
          <w:lang w:eastAsia="ja-JP"/>
        </w:rPr>
        <w:t>th</w:t>
      </w:r>
      <w:r w:rsidRPr="00205856">
        <w:rPr>
          <w:lang w:eastAsia="ja-JP"/>
        </w:rPr>
        <w:t xml:space="preserve"> and 5</w:t>
      </w:r>
      <w:r w:rsidRPr="00205856">
        <w:rPr>
          <w:vertAlign w:val="superscript"/>
          <w:lang w:eastAsia="ja-JP"/>
        </w:rPr>
        <w:t>th</w:t>
      </w:r>
      <w:r w:rsidRPr="00205856">
        <w:rPr>
          <w:lang w:eastAsia="ja-JP"/>
        </w:rPr>
        <w:t xml:space="preserve"> </w:t>
      </w:r>
      <w:r w:rsidRPr="00205856">
        <w:t xml:space="preserve">order IMD for the UE coexistence analysis. </w:t>
      </w:r>
    </w:p>
    <w:p w14:paraId="5EE33B32" w14:textId="0D5B282A" w:rsidR="00F85354" w:rsidRPr="00205856" w:rsidRDefault="00F85354" w:rsidP="00F85354">
      <w:r w:rsidRPr="00205856">
        <w:t xml:space="preserve">Table </w:t>
      </w:r>
      <w:r>
        <w:rPr>
          <w:rFonts w:hint="eastAsia"/>
          <w:lang w:val="en-US" w:eastAsia="zh-CN"/>
        </w:rPr>
        <w:t>5.</w:t>
      </w:r>
      <w:r>
        <w:rPr>
          <w:lang w:val="en-US" w:eastAsia="zh-CN"/>
        </w:rPr>
        <w:t>20</w:t>
      </w:r>
      <w:r w:rsidRPr="00205856">
        <w:rPr>
          <w:rFonts w:hint="eastAsia"/>
          <w:lang w:val="en-US" w:eastAsia="zh-CN"/>
        </w:rPr>
        <w:t>.2</w:t>
      </w:r>
      <w:r w:rsidRPr="00205856">
        <w:rPr>
          <w:lang w:eastAsia="zh-CN"/>
        </w:rPr>
        <w:t>.</w:t>
      </w:r>
      <w:r w:rsidRPr="00205856">
        <w:rPr>
          <w:rFonts w:hint="eastAsia"/>
          <w:lang w:val="en-US" w:eastAsia="zh-CN"/>
        </w:rPr>
        <w:t>2</w:t>
      </w:r>
      <w:r w:rsidRPr="00205856">
        <w:t>-2 lists B</w:t>
      </w:r>
      <w:r w:rsidRPr="00205856">
        <w:rPr>
          <w:rFonts w:hint="eastAsia"/>
          <w:lang w:eastAsia="ja-JP"/>
        </w:rPr>
        <w:t xml:space="preserve">and </w:t>
      </w:r>
      <w:r w:rsidRPr="00205856">
        <w:rPr>
          <w:lang w:val="en-US" w:eastAsia="zh-CN"/>
        </w:rPr>
        <w:t>n70</w:t>
      </w:r>
      <w:r w:rsidRPr="00205856">
        <w:rPr>
          <w:rFonts w:hint="eastAsia"/>
          <w:lang w:eastAsia="ja-JP"/>
        </w:rPr>
        <w:t xml:space="preserve"> </w:t>
      </w:r>
      <w:r w:rsidRPr="00205856">
        <w:t>+ B</w:t>
      </w:r>
      <w:r w:rsidRPr="00205856">
        <w:rPr>
          <w:rFonts w:hint="eastAsia"/>
          <w:lang w:eastAsia="ja-JP"/>
        </w:rPr>
        <w:t xml:space="preserve">and </w:t>
      </w:r>
      <w:r w:rsidRPr="00205856">
        <w:rPr>
          <w:lang w:val="en-US" w:eastAsia="zh-CN"/>
        </w:rPr>
        <w:t xml:space="preserve">n77 2UL bands CA </w:t>
      </w:r>
      <w:r w:rsidRPr="00205856">
        <w:t xml:space="preserve"> </w:t>
      </w:r>
      <w:r w:rsidRPr="00205856">
        <w:rPr>
          <w:lang w:eastAsia="ja-JP"/>
        </w:rPr>
        <w:t>2</w:t>
      </w:r>
      <w:r w:rsidRPr="00205856">
        <w:rPr>
          <w:vertAlign w:val="superscript"/>
          <w:lang w:eastAsia="ja-JP"/>
        </w:rPr>
        <w:t>nd</w:t>
      </w:r>
      <w:r w:rsidRPr="00205856">
        <w:rPr>
          <w:lang w:eastAsia="ja-JP"/>
        </w:rPr>
        <w:t xml:space="preserve">, </w:t>
      </w:r>
      <w:r w:rsidRPr="00205856">
        <w:t>3</w:t>
      </w:r>
      <w:r w:rsidRPr="00205856">
        <w:rPr>
          <w:vertAlign w:val="superscript"/>
        </w:rPr>
        <w:t>rd</w:t>
      </w:r>
      <w:r w:rsidRPr="00205856">
        <w:rPr>
          <w:lang w:eastAsia="ja-JP"/>
        </w:rPr>
        <w:t>, 4</w:t>
      </w:r>
      <w:r w:rsidRPr="00205856">
        <w:rPr>
          <w:vertAlign w:val="superscript"/>
          <w:lang w:eastAsia="ja-JP"/>
        </w:rPr>
        <w:t>th</w:t>
      </w:r>
      <w:r w:rsidRPr="00205856">
        <w:rPr>
          <w:lang w:eastAsia="ja-JP"/>
        </w:rPr>
        <w:t xml:space="preserve"> and 5</w:t>
      </w:r>
      <w:r w:rsidRPr="00205856">
        <w:rPr>
          <w:vertAlign w:val="superscript"/>
          <w:lang w:eastAsia="ja-JP"/>
        </w:rPr>
        <w:t>th</w:t>
      </w:r>
      <w:r w:rsidRPr="00205856">
        <w:rPr>
          <w:lang w:eastAsia="ja-JP"/>
        </w:rPr>
        <w:t xml:space="preserve"> </w:t>
      </w:r>
      <w:r w:rsidRPr="00205856">
        <w:t xml:space="preserve">order IMD for the UE coexistence analysis. </w:t>
      </w:r>
    </w:p>
    <w:p w14:paraId="4E62D5D7" w14:textId="77777777" w:rsidR="00F85354" w:rsidRPr="00205856" w:rsidRDefault="00F85354" w:rsidP="00F85354"/>
    <w:p w14:paraId="40B2696E" w14:textId="3553AADF" w:rsidR="00F85354" w:rsidRPr="00205856" w:rsidRDefault="00F85354" w:rsidP="00F85354">
      <w:pPr>
        <w:jc w:val="center"/>
        <w:rPr>
          <w:lang w:eastAsia="zh-CN"/>
        </w:rPr>
      </w:pPr>
      <w:r w:rsidRPr="00205856">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20</w:t>
      </w:r>
      <w:r w:rsidRPr="00205856">
        <w:rPr>
          <w:rFonts w:ascii="Arial" w:hAnsi="Arial" w:cs="Arial"/>
          <w:b/>
          <w:bCs/>
          <w:lang w:val="en-US" w:eastAsia="zh-CN"/>
        </w:rPr>
        <w:t>.2</w:t>
      </w:r>
      <w:r w:rsidRPr="00205856">
        <w:rPr>
          <w:rFonts w:ascii="Arial" w:hAnsi="Arial" w:cs="Arial"/>
          <w:b/>
          <w:bCs/>
          <w:lang w:val="en-US"/>
        </w:rPr>
        <w:t>.</w:t>
      </w:r>
      <w:r w:rsidRPr="00205856">
        <w:rPr>
          <w:rFonts w:ascii="Arial" w:hAnsi="Arial" w:cs="Arial" w:hint="eastAsia"/>
          <w:b/>
          <w:bCs/>
          <w:lang w:val="en-US" w:eastAsia="zh-CN"/>
        </w:rPr>
        <w:t>2</w:t>
      </w:r>
      <w:r w:rsidRPr="00205856">
        <w:rPr>
          <w:rFonts w:ascii="Arial" w:hAnsi="Arial" w:cs="Arial"/>
          <w:b/>
          <w:bCs/>
          <w:lang w:val="en-US"/>
        </w:rPr>
        <w:t xml:space="preserve">-1: Band </w:t>
      </w:r>
      <w:r w:rsidRPr="00205856">
        <w:rPr>
          <w:rFonts w:ascii="Arial" w:hAnsi="Arial" w:cs="Arial"/>
          <w:b/>
          <w:bCs/>
          <w:lang w:val="en-US" w:eastAsia="zh-CN"/>
        </w:rPr>
        <w:t>n48</w:t>
      </w:r>
      <w:r w:rsidRPr="00205856">
        <w:rPr>
          <w:rFonts w:ascii="Arial" w:hAnsi="Arial" w:cs="Arial"/>
          <w:b/>
          <w:bCs/>
          <w:lang w:val="en-US"/>
        </w:rPr>
        <w:t xml:space="preserve"> and Band </w:t>
      </w:r>
      <w:r w:rsidRPr="00205856">
        <w:rPr>
          <w:rFonts w:ascii="Arial" w:hAnsi="Arial" w:cs="Arial"/>
          <w:b/>
          <w:bCs/>
          <w:lang w:val="en-US" w:eastAsia="zh-CN"/>
        </w:rPr>
        <w:t>n70</w:t>
      </w:r>
      <w:r w:rsidRPr="00205856">
        <w:rPr>
          <w:rFonts w:ascii="Arial" w:hAnsi="Arial" w:cs="Arial"/>
          <w:b/>
          <w:bCs/>
          <w:lang w:val="en-US"/>
        </w:rPr>
        <w:t xml:space="preserve"> </w:t>
      </w:r>
      <w:r w:rsidRPr="00205856">
        <w:rPr>
          <w:rFonts w:ascii="Arial" w:hAnsi="Arial" w:cs="Arial"/>
          <w:b/>
          <w:bCs/>
          <w:lang w:val="en-US" w:eastAsia="zh-CN"/>
        </w:rPr>
        <w:t>U</w:t>
      </w:r>
      <w:r w:rsidRPr="00205856">
        <w:rPr>
          <w:rFonts w:ascii="Arial" w:hAnsi="Arial" w:cs="Arial"/>
          <w:b/>
          <w:bCs/>
          <w:lang w:val="en-US"/>
        </w:rPr>
        <w:t>L harmonics and IMD products</w:t>
      </w:r>
    </w:p>
    <w:tbl>
      <w:tblPr>
        <w:tblW w:w="10060" w:type="dxa"/>
        <w:tblInd w:w="113" w:type="dxa"/>
        <w:tblLook w:val="04A0" w:firstRow="1" w:lastRow="0" w:firstColumn="1" w:lastColumn="0" w:noHBand="0" w:noVBand="1"/>
      </w:tblPr>
      <w:tblGrid>
        <w:gridCol w:w="2547"/>
        <w:gridCol w:w="1843"/>
        <w:gridCol w:w="1842"/>
        <w:gridCol w:w="1985"/>
        <w:gridCol w:w="1843"/>
      </w:tblGrid>
      <w:tr w:rsidR="00F85354" w:rsidRPr="00205856" w14:paraId="7B138E55" w14:textId="77777777" w:rsidTr="00BC1FE2">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837003" w14:textId="77777777" w:rsidR="00F85354" w:rsidRPr="00205856" w:rsidRDefault="00F85354" w:rsidP="00BC1FE2">
            <w:pPr>
              <w:spacing w:after="0"/>
              <w:rPr>
                <w:rFonts w:ascii="Arial" w:hAnsi="Arial" w:cs="Arial"/>
                <w:b/>
                <w:bCs/>
                <w:color w:val="000000"/>
                <w:sz w:val="18"/>
                <w:szCs w:val="18"/>
                <w:lang w:val="en-US" w:eastAsia="ja-JP"/>
              </w:rPr>
            </w:pPr>
            <w:r w:rsidRPr="00205856">
              <w:rPr>
                <w:rFonts w:ascii="Arial" w:hAnsi="Arial" w:cs="Arial"/>
                <w:b/>
                <w:bCs/>
                <w:color w:val="000000"/>
                <w:sz w:val="18"/>
                <w:szCs w:val="18"/>
                <w:lang w:val="en-US" w:eastAsia="ja-JP"/>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286CEEC5" w14:textId="77777777" w:rsidR="00F85354" w:rsidRPr="00205856" w:rsidRDefault="00F85354" w:rsidP="00BC1FE2">
            <w:pPr>
              <w:spacing w:after="0"/>
              <w:jc w:val="center"/>
              <w:rPr>
                <w:rFonts w:ascii="Arial" w:hAnsi="Arial" w:cs="Arial"/>
                <w:b/>
                <w:bCs/>
                <w:color w:val="000000"/>
                <w:sz w:val="18"/>
                <w:szCs w:val="18"/>
                <w:lang w:val="en-US" w:eastAsia="ja-JP"/>
              </w:rPr>
            </w:pPr>
            <w:r w:rsidRPr="00205856">
              <w:rPr>
                <w:rFonts w:ascii="Arial" w:hAnsi="Arial" w:cs="Arial"/>
                <w:b/>
                <w:bCs/>
                <w:color w:val="000000"/>
                <w:sz w:val="18"/>
                <w:szCs w:val="18"/>
                <w:lang w:val="en-US" w:eastAsia="ja-JP"/>
              </w:rPr>
              <w:t>f1_low</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7610C093" w14:textId="77777777" w:rsidR="00F85354" w:rsidRPr="00205856" w:rsidRDefault="00F85354" w:rsidP="00BC1FE2">
            <w:pPr>
              <w:spacing w:after="0"/>
              <w:jc w:val="center"/>
              <w:rPr>
                <w:rFonts w:ascii="Arial" w:hAnsi="Arial" w:cs="Arial"/>
                <w:b/>
                <w:bCs/>
                <w:color w:val="000000"/>
                <w:sz w:val="18"/>
                <w:szCs w:val="18"/>
                <w:lang w:val="en-US" w:eastAsia="ja-JP"/>
              </w:rPr>
            </w:pPr>
            <w:r w:rsidRPr="00205856">
              <w:rPr>
                <w:rFonts w:ascii="Arial" w:hAnsi="Arial" w:cs="Arial"/>
                <w:b/>
                <w:bCs/>
                <w:color w:val="000000"/>
                <w:sz w:val="18"/>
                <w:szCs w:val="18"/>
                <w:lang w:val="en-US" w:eastAsia="ja-JP"/>
              </w:rPr>
              <w:t>f1_high</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7BB8AC67" w14:textId="77777777" w:rsidR="00F85354" w:rsidRPr="00205856" w:rsidRDefault="00F85354" w:rsidP="00BC1FE2">
            <w:pPr>
              <w:spacing w:after="0"/>
              <w:jc w:val="center"/>
              <w:rPr>
                <w:rFonts w:ascii="Arial" w:hAnsi="Arial" w:cs="Arial"/>
                <w:b/>
                <w:bCs/>
                <w:color w:val="000000"/>
                <w:sz w:val="18"/>
                <w:szCs w:val="18"/>
                <w:lang w:val="en-US" w:eastAsia="ja-JP"/>
              </w:rPr>
            </w:pPr>
            <w:r w:rsidRPr="00205856">
              <w:rPr>
                <w:rFonts w:ascii="Arial" w:hAnsi="Arial" w:cs="Arial"/>
                <w:b/>
                <w:bCs/>
                <w:color w:val="000000"/>
                <w:sz w:val="18"/>
                <w:szCs w:val="18"/>
                <w:lang w:val="en-US" w:eastAsia="ja-JP"/>
              </w:rPr>
              <w:t>f2_low</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76BAE5EC" w14:textId="77777777" w:rsidR="00F85354" w:rsidRPr="00205856" w:rsidRDefault="00F85354" w:rsidP="00BC1FE2">
            <w:pPr>
              <w:spacing w:after="0"/>
              <w:jc w:val="center"/>
              <w:rPr>
                <w:rFonts w:ascii="Arial" w:hAnsi="Arial" w:cs="Arial"/>
                <w:b/>
                <w:bCs/>
                <w:color w:val="000000"/>
                <w:sz w:val="18"/>
                <w:szCs w:val="18"/>
                <w:lang w:val="en-US" w:eastAsia="ja-JP"/>
              </w:rPr>
            </w:pPr>
            <w:r w:rsidRPr="00205856">
              <w:rPr>
                <w:rFonts w:ascii="Arial" w:hAnsi="Arial" w:cs="Arial"/>
                <w:b/>
                <w:bCs/>
                <w:color w:val="000000"/>
                <w:sz w:val="18"/>
                <w:szCs w:val="18"/>
                <w:lang w:val="en-US" w:eastAsia="ja-JP"/>
              </w:rPr>
              <w:t>f2_high</w:t>
            </w:r>
          </w:p>
        </w:tc>
      </w:tr>
      <w:tr w:rsidR="00F85354" w:rsidRPr="00205856" w14:paraId="0DF016BA"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8485FF8"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UL frequencies (MHz)</w:t>
            </w:r>
          </w:p>
        </w:tc>
        <w:tc>
          <w:tcPr>
            <w:tcW w:w="1843" w:type="dxa"/>
            <w:tcBorders>
              <w:top w:val="nil"/>
              <w:left w:val="nil"/>
              <w:bottom w:val="single" w:sz="4" w:space="0" w:color="auto"/>
              <w:right w:val="single" w:sz="4" w:space="0" w:color="auto"/>
            </w:tcBorders>
            <w:shd w:val="clear" w:color="auto" w:fill="auto"/>
            <w:noWrap/>
            <w:vAlign w:val="bottom"/>
          </w:tcPr>
          <w:p w14:paraId="4B968822"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1695</w:t>
            </w:r>
          </w:p>
        </w:tc>
        <w:tc>
          <w:tcPr>
            <w:tcW w:w="1842" w:type="dxa"/>
            <w:tcBorders>
              <w:top w:val="nil"/>
              <w:left w:val="nil"/>
              <w:bottom w:val="single" w:sz="4" w:space="0" w:color="auto"/>
              <w:right w:val="single" w:sz="4" w:space="0" w:color="auto"/>
            </w:tcBorders>
            <w:shd w:val="clear" w:color="auto" w:fill="auto"/>
            <w:noWrap/>
            <w:vAlign w:val="bottom"/>
          </w:tcPr>
          <w:p w14:paraId="68F14E6D"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1710</w:t>
            </w:r>
          </w:p>
        </w:tc>
        <w:tc>
          <w:tcPr>
            <w:tcW w:w="1985" w:type="dxa"/>
            <w:tcBorders>
              <w:top w:val="nil"/>
              <w:left w:val="nil"/>
              <w:bottom w:val="single" w:sz="4" w:space="0" w:color="auto"/>
              <w:right w:val="single" w:sz="4" w:space="0" w:color="auto"/>
            </w:tcBorders>
            <w:shd w:val="clear" w:color="auto" w:fill="auto"/>
            <w:noWrap/>
            <w:vAlign w:val="bottom"/>
          </w:tcPr>
          <w:p w14:paraId="0C5A8FC8"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3550</w:t>
            </w:r>
          </w:p>
        </w:tc>
        <w:tc>
          <w:tcPr>
            <w:tcW w:w="1843" w:type="dxa"/>
            <w:tcBorders>
              <w:top w:val="nil"/>
              <w:left w:val="nil"/>
              <w:bottom w:val="single" w:sz="4" w:space="0" w:color="auto"/>
              <w:right w:val="single" w:sz="4" w:space="0" w:color="auto"/>
            </w:tcBorders>
            <w:shd w:val="clear" w:color="auto" w:fill="auto"/>
            <w:noWrap/>
            <w:vAlign w:val="bottom"/>
          </w:tcPr>
          <w:p w14:paraId="094A9984"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3700</w:t>
            </w:r>
          </w:p>
        </w:tc>
      </w:tr>
      <w:tr w:rsidR="00F85354" w:rsidRPr="00205856" w14:paraId="2995EFD6"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EA492C5"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2nd order IMD products</w:t>
            </w:r>
          </w:p>
        </w:tc>
        <w:tc>
          <w:tcPr>
            <w:tcW w:w="1843" w:type="dxa"/>
            <w:tcBorders>
              <w:top w:val="nil"/>
              <w:left w:val="nil"/>
              <w:bottom w:val="single" w:sz="4" w:space="0" w:color="auto"/>
              <w:right w:val="single" w:sz="4" w:space="0" w:color="auto"/>
            </w:tcBorders>
            <w:shd w:val="clear" w:color="auto" w:fill="auto"/>
            <w:noWrap/>
            <w:vAlign w:val="center"/>
          </w:tcPr>
          <w:p w14:paraId="1A9F680F"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|fy_high – fx_low|</w:t>
            </w:r>
          </w:p>
        </w:tc>
        <w:tc>
          <w:tcPr>
            <w:tcW w:w="1842" w:type="dxa"/>
            <w:tcBorders>
              <w:top w:val="nil"/>
              <w:left w:val="nil"/>
              <w:bottom w:val="single" w:sz="4" w:space="0" w:color="auto"/>
              <w:right w:val="single" w:sz="4" w:space="0" w:color="auto"/>
            </w:tcBorders>
            <w:shd w:val="clear" w:color="auto" w:fill="auto"/>
            <w:noWrap/>
            <w:vAlign w:val="center"/>
          </w:tcPr>
          <w:p w14:paraId="7067CEC7"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|fy_low – fx_high|</w:t>
            </w:r>
          </w:p>
        </w:tc>
        <w:tc>
          <w:tcPr>
            <w:tcW w:w="1985" w:type="dxa"/>
            <w:tcBorders>
              <w:top w:val="nil"/>
              <w:left w:val="nil"/>
              <w:bottom w:val="single" w:sz="4" w:space="0" w:color="auto"/>
              <w:right w:val="single" w:sz="4" w:space="0" w:color="auto"/>
            </w:tcBorders>
            <w:shd w:val="clear" w:color="auto" w:fill="auto"/>
            <w:noWrap/>
            <w:vAlign w:val="center"/>
          </w:tcPr>
          <w:p w14:paraId="5974A57F"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|fy_low + fx_low|</w:t>
            </w:r>
          </w:p>
        </w:tc>
        <w:tc>
          <w:tcPr>
            <w:tcW w:w="1843" w:type="dxa"/>
            <w:tcBorders>
              <w:top w:val="nil"/>
              <w:left w:val="nil"/>
              <w:bottom w:val="single" w:sz="4" w:space="0" w:color="auto"/>
              <w:right w:val="single" w:sz="4" w:space="0" w:color="auto"/>
            </w:tcBorders>
            <w:shd w:val="clear" w:color="auto" w:fill="auto"/>
            <w:noWrap/>
            <w:vAlign w:val="center"/>
          </w:tcPr>
          <w:p w14:paraId="6AFDE70E"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|fy_high + fx_high|</w:t>
            </w:r>
          </w:p>
        </w:tc>
      </w:tr>
      <w:tr w:rsidR="00F85354" w:rsidRPr="00205856" w14:paraId="27ABCF87"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81EA002"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49ED6091"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1840</w:t>
            </w:r>
          </w:p>
        </w:tc>
        <w:tc>
          <w:tcPr>
            <w:tcW w:w="1842" w:type="dxa"/>
            <w:tcBorders>
              <w:top w:val="nil"/>
              <w:left w:val="nil"/>
              <w:bottom w:val="single" w:sz="4" w:space="0" w:color="auto"/>
              <w:right w:val="single" w:sz="4" w:space="0" w:color="auto"/>
            </w:tcBorders>
            <w:shd w:val="clear" w:color="auto" w:fill="auto"/>
            <w:noWrap/>
            <w:vAlign w:val="bottom"/>
          </w:tcPr>
          <w:p w14:paraId="329E6D9F"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2005</w:t>
            </w:r>
          </w:p>
        </w:tc>
        <w:tc>
          <w:tcPr>
            <w:tcW w:w="1985" w:type="dxa"/>
            <w:tcBorders>
              <w:top w:val="nil"/>
              <w:left w:val="nil"/>
              <w:bottom w:val="single" w:sz="4" w:space="0" w:color="auto"/>
              <w:right w:val="single" w:sz="4" w:space="0" w:color="auto"/>
            </w:tcBorders>
            <w:shd w:val="clear" w:color="auto" w:fill="auto"/>
            <w:noWrap/>
            <w:vAlign w:val="bottom"/>
          </w:tcPr>
          <w:p w14:paraId="02E04987"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5245</w:t>
            </w:r>
          </w:p>
        </w:tc>
        <w:tc>
          <w:tcPr>
            <w:tcW w:w="1843" w:type="dxa"/>
            <w:tcBorders>
              <w:top w:val="nil"/>
              <w:left w:val="nil"/>
              <w:bottom w:val="single" w:sz="4" w:space="0" w:color="auto"/>
              <w:right w:val="single" w:sz="4" w:space="0" w:color="auto"/>
            </w:tcBorders>
            <w:shd w:val="clear" w:color="auto" w:fill="auto"/>
            <w:noWrap/>
            <w:vAlign w:val="bottom"/>
          </w:tcPr>
          <w:p w14:paraId="71716E92"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5410</w:t>
            </w:r>
          </w:p>
        </w:tc>
      </w:tr>
      <w:tr w:rsidR="00F85354" w:rsidRPr="00205856" w14:paraId="7B629C92"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5453B99"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4C0C0FFC"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|fy_high – 2*fx_low|</w:t>
            </w:r>
          </w:p>
        </w:tc>
        <w:tc>
          <w:tcPr>
            <w:tcW w:w="1842" w:type="dxa"/>
            <w:tcBorders>
              <w:top w:val="nil"/>
              <w:left w:val="nil"/>
              <w:bottom w:val="single" w:sz="4" w:space="0" w:color="auto"/>
              <w:right w:val="single" w:sz="4" w:space="0" w:color="auto"/>
            </w:tcBorders>
            <w:shd w:val="clear" w:color="auto" w:fill="auto"/>
            <w:noWrap/>
            <w:vAlign w:val="center"/>
          </w:tcPr>
          <w:p w14:paraId="05CE0141"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|fy_low – 2*fx_high|</w:t>
            </w:r>
          </w:p>
        </w:tc>
        <w:tc>
          <w:tcPr>
            <w:tcW w:w="1985" w:type="dxa"/>
            <w:tcBorders>
              <w:top w:val="nil"/>
              <w:left w:val="nil"/>
              <w:bottom w:val="single" w:sz="4" w:space="0" w:color="auto"/>
              <w:right w:val="single" w:sz="4" w:space="0" w:color="auto"/>
            </w:tcBorders>
            <w:shd w:val="clear" w:color="auto" w:fill="auto"/>
            <w:noWrap/>
            <w:vAlign w:val="center"/>
          </w:tcPr>
          <w:p w14:paraId="4B12D1C3"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|2*fy_low – fx_high|</w:t>
            </w:r>
          </w:p>
        </w:tc>
        <w:tc>
          <w:tcPr>
            <w:tcW w:w="1843" w:type="dxa"/>
            <w:tcBorders>
              <w:top w:val="nil"/>
              <w:left w:val="nil"/>
              <w:bottom w:val="single" w:sz="4" w:space="0" w:color="auto"/>
              <w:right w:val="single" w:sz="4" w:space="0" w:color="auto"/>
            </w:tcBorders>
            <w:shd w:val="clear" w:color="auto" w:fill="auto"/>
            <w:noWrap/>
            <w:vAlign w:val="center"/>
          </w:tcPr>
          <w:p w14:paraId="2C05F3B1"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|2*fy_high – fx_low|</w:t>
            </w:r>
          </w:p>
        </w:tc>
      </w:tr>
      <w:tr w:rsidR="00F85354" w:rsidRPr="00205856" w14:paraId="222C7C39"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11D93FD"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36C309A2"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310</w:t>
            </w:r>
          </w:p>
        </w:tc>
        <w:tc>
          <w:tcPr>
            <w:tcW w:w="1842" w:type="dxa"/>
            <w:tcBorders>
              <w:top w:val="nil"/>
              <w:left w:val="nil"/>
              <w:bottom w:val="single" w:sz="4" w:space="0" w:color="auto"/>
              <w:right w:val="single" w:sz="4" w:space="0" w:color="auto"/>
            </w:tcBorders>
            <w:shd w:val="clear" w:color="auto" w:fill="auto"/>
            <w:noWrap/>
            <w:vAlign w:val="bottom"/>
          </w:tcPr>
          <w:p w14:paraId="73555295"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130</w:t>
            </w:r>
          </w:p>
        </w:tc>
        <w:tc>
          <w:tcPr>
            <w:tcW w:w="1985" w:type="dxa"/>
            <w:tcBorders>
              <w:top w:val="nil"/>
              <w:left w:val="nil"/>
              <w:bottom w:val="single" w:sz="4" w:space="0" w:color="auto"/>
              <w:right w:val="single" w:sz="4" w:space="0" w:color="auto"/>
            </w:tcBorders>
            <w:shd w:val="clear" w:color="auto" w:fill="auto"/>
            <w:noWrap/>
            <w:vAlign w:val="bottom"/>
          </w:tcPr>
          <w:p w14:paraId="2B4E09F4"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5390</w:t>
            </w:r>
          </w:p>
        </w:tc>
        <w:tc>
          <w:tcPr>
            <w:tcW w:w="1843" w:type="dxa"/>
            <w:tcBorders>
              <w:top w:val="nil"/>
              <w:left w:val="nil"/>
              <w:bottom w:val="single" w:sz="4" w:space="0" w:color="auto"/>
              <w:right w:val="single" w:sz="4" w:space="0" w:color="auto"/>
            </w:tcBorders>
            <w:shd w:val="clear" w:color="auto" w:fill="auto"/>
            <w:noWrap/>
            <w:vAlign w:val="bottom"/>
          </w:tcPr>
          <w:p w14:paraId="6BE097CD"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5705</w:t>
            </w:r>
          </w:p>
        </w:tc>
      </w:tr>
      <w:tr w:rsidR="00F85354" w:rsidRPr="00205856" w14:paraId="6378999B"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FA66E27"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4EDC80AB"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|2*fx_low + fy_low|</w:t>
            </w:r>
          </w:p>
        </w:tc>
        <w:tc>
          <w:tcPr>
            <w:tcW w:w="1842" w:type="dxa"/>
            <w:tcBorders>
              <w:top w:val="nil"/>
              <w:left w:val="nil"/>
              <w:bottom w:val="single" w:sz="4" w:space="0" w:color="auto"/>
              <w:right w:val="single" w:sz="4" w:space="0" w:color="auto"/>
            </w:tcBorders>
            <w:shd w:val="clear" w:color="auto" w:fill="auto"/>
            <w:noWrap/>
            <w:vAlign w:val="center"/>
          </w:tcPr>
          <w:p w14:paraId="7C410A4B"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|2*fx_high + fy_high|</w:t>
            </w:r>
          </w:p>
        </w:tc>
        <w:tc>
          <w:tcPr>
            <w:tcW w:w="1985" w:type="dxa"/>
            <w:tcBorders>
              <w:top w:val="nil"/>
              <w:left w:val="nil"/>
              <w:bottom w:val="single" w:sz="4" w:space="0" w:color="auto"/>
              <w:right w:val="single" w:sz="4" w:space="0" w:color="auto"/>
            </w:tcBorders>
            <w:shd w:val="clear" w:color="auto" w:fill="auto"/>
            <w:noWrap/>
            <w:vAlign w:val="center"/>
          </w:tcPr>
          <w:p w14:paraId="6634C7D8"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|2*fy_low + fx_low|</w:t>
            </w:r>
          </w:p>
        </w:tc>
        <w:tc>
          <w:tcPr>
            <w:tcW w:w="1843" w:type="dxa"/>
            <w:tcBorders>
              <w:top w:val="nil"/>
              <w:left w:val="nil"/>
              <w:bottom w:val="single" w:sz="4" w:space="0" w:color="auto"/>
              <w:right w:val="single" w:sz="4" w:space="0" w:color="auto"/>
            </w:tcBorders>
            <w:shd w:val="clear" w:color="auto" w:fill="auto"/>
            <w:noWrap/>
            <w:vAlign w:val="center"/>
          </w:tcPr>
          <w:p w14:paraId="11E39931"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|2*fy_high + fx_high|</w:t>
            </w:r>
          </w:p>
        </w:tc>
      </w:tr>
      <w:tr w:rsidR="00F85354" w:rsidRPr="00205856" w14:paraId="7380916E"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4A9C0FA"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1F5CFF5A"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6940</w:t>
            </w:r>
          </w:p>
        </w:tc>
        <w:tc>
          <w:tcPr>
            <w:tcW w:w="1842" w:type="dxa"/>
            <w:tcBorders>
              <w:top w:val="nil"/>
              <w:left w:val="nil"/>
              <w:bottom w:val="single" w:sz="4" w:space="0" w:color="auto"/>
              <w:right w:val="single" w:sz="4" w:space="0" w:color="auto"/>
            </w:tcBorders>
            <w:shd w:val="clear" w:color="auto" w:fill="auto"/>
            <w:noWrap/>
            <w:vAlign w:val="bottom"/>
          </w:tcPr>
          <w:p w14:paraId="4DBCF2F1"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7120</w:t>
            </w:r>
          </w:p>
        </w:tc>
        <w:tc>
          <w:tcPr>
            <w:tcW w:w="1985" w:type="dxa"/>
            <w:tcBorders>
              <w:top w:val="nil"/>
              <w:left w:val="nil"/>
              <w:bottom w:val="single" w:sz="4" w:space="0" w:color="auto"/>
              <w:right w:val="single" w:sz="4" w:space="0" w:color="auto"/>
            </w:tcBorders>
            <w:shd w:val="clear" w:color="auto" w:fill="auto"/>
            <w:noWrap/>
            <w:vAlign w:val="bottom"/>
          </w:tcPr>
          <w:p w14:paraId="64C0D9D2"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8795</w:t>
            </w:r>
          </w:p>
        </w:tc>
        <w:tc>
          <w:tcPr>
            <w:tcW w:w="1843" w:type="dxa"/>
            <w:tcBorders>
              <w:top w:val="nil"/>
              <w:left w:val="nil"/>
              <w:bottom w:val="single" w:sz="4" w:space="0" w:color="auto"/>
              <w:right w:val="single" w:sz="4" w:space="0" w:color="auto"/>
            </w:tcBorders>
            <w:shd w:val="clear" w:color="auto" w:fill="auto"/>
            <w:noWrap/>
            <w:vAlign w:val="bottom"/>
          </w:tcPr>
          <w:p w14:paraId="55713810"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9110</w:t>
            </w:r>
          </w:p>
        </w:tc>
      </w:tr>
      <w:tr w:rsidR="00F85354" w:rsidRPr="00205856" w14:paraId="6B43121A"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6581E13"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1D869526"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|2*fx_low –2* fy_high|</w:t>
            </w:r>
          </w:p>
        </w:tc>
        <w:tc>
          <w:tcPr>
            <w:tcW w:w="1842" w:type="dxa"/>
            <w:tcBorders>
              <w:top w:val="nil"/>
              <w:left w:val="nil"/>
              <w:bottom w:val="single" w:sz="4" w:space="0" w:color="auto"/>
              <w:right w:val="single" w:sz="4" w:space="0" w:color="auto"/>
            </w:tcBorders>
            <w:shd w:val="clear" w:color="auto" w:fill="auto"/>
            <w:noWrap/>
            <w:vAlign w:val="center"/>
          </w:tcPr>
          <w:p w14:paraId="4F1488E7"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|2*fx_high – 2*fy_low|</w:t>
            </w:r>
          </w:p>
        </w:tc>
        <w:tc>
          <w:tcPr>
            <w:tcW w:w="1985" w:type="dxa"/>
            <w:tcBorders>
              <w:top w:val="nil"/>
              <w:left w:val="nil"/>
              <w:bottom w:val="single" w:sz="4" w:space="0" w:color="auto"/>
              <w:right w:val="single" w:sz="4" w:space="0" w:color="auto"/>
            </w:tcBorders>
            <w:shd w:val="clear" w:color="auto" w:fill="auto"/>
            <w:noWrap/>
            <w:vAlign w:val="center"/>
          </w:tcPr>
          <w:p w14:paraId="61D4E54D"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|2*fx_low +2* fy_low|</w:t>
            </w:r>
          </w:p>
        </w:tc>
        <w:tc>
          <w:tcPr>
            <w:tcW w:w="1843" w:type="dxa"/>
            <w:tcBorders>
              <w:top w:val="nil"/>
              <w:left w:val="nil"/>
              <w:bottom w:val="single" w:sz="4" w:space="0" w:color="auto"/>
              <w:right w:val="single" w:sz="4" w:space="0" w:color="auto"/>
            </w:tcBorders>
            <w:shd w:val="clear" w:color="auto" w:fill="auto"/>
            <w:noWrap/>
            <w:vAlign w:val="center"/>
          </w:tcPr>
          <w:p w14:paraId="3F6D9D94"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|2*fx_high +2* fy_high|</w:t>
            </w:r>
          </w:p>
        </w:tc>
      </w:tr>
      <w:tr w:rsidR="00F85354" w:rsidRPr="00205856" w14:paraId="72454935"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71A5966"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FFFFFF" w:themeFill="background1"/>
            <w:noWrap/>
            <w:vAlign w:val="bottom"/>
          </w:tcPr>
          <w:p w14:paraId="18E44B8A"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1385</w:t>
            </w:r>
          </w:p>
        </w:tc>
        <w:tc>
          <w:tcPr>
            <w:tcW w:w="1842" w:type="dxa"/>
            <w:tcBorders>
              <w:top w:val="nil"/>
              <w:left w:val="nil"/>
              <w:bottom w:val="single" w:sz="4" w:space="0" w:color="auto"/>
              <w:right w:val="single" w:sz="4" w:space="0" w:color="auto"/>
            </w:tcBorders>
            <w:shd w:val="clear" w:color="auto" w:fill="auto"/>
            <w:noWrap/>
            <w:vAlign w:val="bottom"/>
          </w:tcPr>
          <w:p w14:paraId="0932AA6E"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1580</w:t>
            </w:r>
          </w:p>
        </w:tc>
        <w:tc>
          <w:tcPr>
            <w:tcW w:w="1985" w:type="dxa"/>
            <w:tcBorders>
              <w:top w:val="nil"/>
              <w:left w:val="nil"/>
              <w:bottom w:val="single" w:sz="4" w:space="0" w:color="auto"/>
              <w:right w:val="single" w:sz="4" w:space="0" w:color="auto"/>
            </w:tcBorders>
            <w:shd w:val="clear" w:color="auto" w:fill="auto"/>
            <w:noWrap/>
            <w:vAlign w:val="bottom"/>
          </w:tcPr>
          <w:p w14:paraId="77C0E166"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8940</w:t>
            </w:r>
          </w:p>
        </w:tc>
        <w:tc>
          <w:tcPr>
            <w:tcW w:w="1843" w:type="dxa"/>
            <w:tcBorders>
              <w:top w:val="nil"/>
              <w:left w:val="nil"/>
              <w:bottom w:val="single" w:sz="4" w:space="0" w:color="auto"/>
              <w:right w:val="single" w:sz="4" w:space="0" w:color="auto"/>
            </w:tcBorders>
            <w:shd w:val="clear" w:color="auto" w:fill="auto"/>
            <w:noWrap/>
            <w:vAlign w:val="bottom"/>
          </w:tcPr>
          <w:p w14:paraId="3D940309"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9405</w:t>
            </w:r>
          </w:p>
        </w:tc>
      </w:tr>
      <w:tr w:rsidR="00F85354" w:rsidRPr="00205856" w14:paraId="39A591BC"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7166765"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61897252"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|3*fx_low –1* fy_high|</w:t>
            </w:r>
          </w:p>
        </w:tc>
        <w:tc>
          <w:tcPr>
            <w:tcW w:w="1842" w:type="dxa"/>
            <w:tcBorders>
              <w:top w:val="nil"/>
              <w:left w:val="nil"/>
              <w:bottom w:val="single" w:sz="4" w:space="0" w:color="auto"/>
              <w:right w:val="single" w:sz="4" w:space="0" w:color="auto"/>
            </w:tcBorders>
            <w:shd w:val="clear" w:color="auto" w:fill="auto"/>
            <w:noWrap/>
            <w:vAlign w:val="center"/>
          </w:tcPr>
          <w:p w14:paraId="70F38B74"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|3*fx_high – 1*fy_low|</w:t>
            </w:r>
          </w:p>
        </w:tc>
        <w:tc>
          <w:tcPr>
            <w:tcW w:w="1985" w:type="dxa"/>
            <w:tcBorders>
              <w:top w:val="nil"/>
              <w:left w:val="nil"/>
              <w:bottom w:val="single" w:sz="4" w:space="0" w:color="auto"/>
              <w:right w:val="single" w:sz="4" w:space="0" w:color="auto"/>
            </w:tcBorders>
            <w:shd w:val="clear" w:color="auto" w:fill="auto"/>
            <w:noWrap/>
            <w:vAlign w:val="center"/>
          </w:tcPr>
          <w:p w14:paraId="4A39CEE9"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|3*fy_low – 1*fx_high|</w:t>
            </w:r>
          </w:p>
        </w:tc>
        <w:tc>
          <w:tcPr>
            <w:tcW w:w="1843" w:type="dxa"/>
            <w:tcBorders>
              <w:top w:val="nil"/>
              <w:left w:val="nil"/>
              <w:bottom w:val="single" w:sz="4" w:space="0" w:color="auto"/>
              <w:right w:val="single" w:sz="4" w:space="0" w:color="auto"/>
            </w:tcBorders>
            <w:shd w:val="clear" w:color="auto" w:fill="auto"/>
            <w:noWrap/>
            <w:vAlign w:val="center"/>
          </w:tcPr>
          <w:p w14:paraId="26C39E88"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|3*fy_high – 1*fx_low|</w:t>
            </w:r>
          </w:p>
        </w:tc>
      </w:tr>
      <w:tr w:rsidR="00F85354" w:rsidRPr="00205856" w14:paraId="53F6976D"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FD4BA55"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3EFD0AF9"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8635</w:t>
            </w:r>
          </w:p>
        </w:tc>
        <w:tc>
          <w:tcPr>
            <w:tcW w:w="1842" w:type="dxa"/>
            <w:tcBorders>
              <w:top w:val="nil"/>
              <w:left w:val="nil"/>
              <w:bottom w:val="single" w:sz="4" w:space="0" w:color="auto"/>
              <w:right w:val="single" w:sz="4" w:space="0" w:color="auto"/>
            </w:tcBorders>
            <w:shd w:val="clear" w:color="auto" w:fill="auto"/>
            <w:noWrap/>
            <w:vAlign w:val="bottom"/>
          </w:tcPr>
          <w:p w14:paraId="0C9ABFDD"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8830</w:t>
            </w:r>
          </w:p>
        </w:tc>
        <w:tc>
          <w:tcPr>
            <w:tcW w:w="1985" w:type="dxa"/>
            <w:tcBorders>
              <w:top w:val="nil"/>
              <w:left w:val="nil"/>
              <w:bottom w:val="single" w:sz="4" w:space="0" w:color="auto"/>
              <w:right w:val="single" w:sz="4" w:space="0" w:color="auto"/>
            </w:tcBorders>
            <w:shd w:val="clear" w:color="auto" w:fill="auto"/>
            <w:noWrap/>
            <w:vAlign w:val="bottom"/>
          </w:tcPr>
          <w:p w14:paraId="27BF26C0"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8795</w:t>
            </w:r>
          </w:p>
        </w:tc>
        <w:tc>
          <w:tcPr>
            <w:tcW w:w="1843" w:type="dxa"/>
            <w:tcBorders>
              <w:top w:val="nil"/>
              <w:left w:val="nil"/>
              <w:bottom w:val="single" w:sz="4" w:space="0" w:color="auto"/>
              <w:right w:val="single" w:sz="4" w:space="0" w:color="auto"/>
            </w:tcBorders>
            <w:shd w:val="clear" w:color="auto" w:fill="auto"/>
            <w:noWrap/>
            <w:vAlign w:val="bottom"/>
          </w:tcPr>
          <w:p w14:paraId="6B3E66B1"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12810</w:t>
            </w:r>
          </w:p>
        </w:tc>
      </w:tr>
      <w:tr w:rsidR="00F85354" w:rsidRPr="00205856" w14:paraId="69D46E70"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61C05A4"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lastRenderedPageBreak/>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6C1144A2"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|3*fx_low +1* fy_low|</w:t>
            </w:r>
          </w:p>
        </w:tc>
        <w:tc>
          <w:tcPr>
            <w:tcW w:w="1842" w:type="dxa"/>
            <w:tcBorders>
              <w:top w:val="nil"/>
              <w:left w:val="nil"/>
              <w:bottom w:val="single" w:sz="4" w:space="0" w:color="auto"/>
              <w:right w:val="single" w:sz="4" w:space="0" w:color="auto"/>
            </w:tcBorders>
            <w:shd w:val="clear" w:color="auto" w:fill="auto"/>
            <w:noWrap/>
            <w:vAlign w:val="center"/>
          </w:tcPr>
          <w:p w14:paraId="6D82F5CE"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|3*fx_high +1* fy_high|</w:t>
            </w:r>
          </w:p>
        </w:tc>
        <w:tc>
          <w:tcPr>
            <w:tcW w:w="1985" w:type="dxa"/>
            <w:tcBorders>
              <w:top w:val="nil"/>
              <w:left w:val="nil"/>
              <w:bottom w:val="single" w:sz="4" w:space="0" w:color="auto"/>
              <w:right w:val="single" w:sz="4" w:space="0" w:color="auto"/>
            </w:tcBorders>
            <w:shd w:val="clear" w:color="auto" w:fill="auto"/>
            <w:noWrap/>
            <w:vAlign w:val="center"/>
          </w:tcPr>
          <w:p w14:paraId="541CE2E2"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|3*fy_low + 1*fx_low|</w:t>
            </w:r>
          </w:p>
        </w:tc>
        <w:tc>
          <w:tcPr>
            <w:tcW w:w="1843" w:type="dxa"/>
            <w:tcBorders>
              <w:top w:val="nil"/>
              <w:left w:val="nil"/>
              <w:bottom w:val="single" w:sz="4" w:space="0" w:color="auto"/>
              <w:right w:val="single" w:sz="4" w:space="0" w:color="auto"/>
            </w:tcBorders>
            <w:shd w:val="clear" w:color="auto" w:fill="auto"/>
            <w:noWrap/>
            <w:vAlign w:val="center"/>
          </w:tcPr>
          <w:p w14:paraId="7338EC76"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|3*fy_high + 1*fx_high|</w:t>
            </w:r>
          </w:p>
        </w:tc>
      </w:tr>
      <w:tr w:rsidR="00F85354" w:rsidRPr="00205856" w14:paraId="338FE3F4"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59DBD65"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5F778516"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3680</w:t>
            </w:r>
          </w:p>
        </w:tc>
        <w:tc>
          <w:tcPr>
            <w:tcW w:w="1842" w:type="dxa"/>
            <w:tcBorders>
              <w:top w:val="nil"/>
              <w:left w:val="nil"/>
              <w:bottom w:val="single" w:sz="4" w:space="0" w:color="auto"/>
              <w:right w:val="single" w:sz="4" w:space="0" w:color="auto"/>
            </w:tcBorders>
            <w:shd w:val="clear" w:color="auto" w:fill="auto"/>
            <w:noWrap/>
            <w:vAlign w:val="bottom"/>
          </w:tcPr>
          <w:p w14:paraId="07397C14"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4010</w:t>
            </w:r>
          </w:p>
        </w:tc>
        <w:tc>
          <w:tcPr>
            <w:tcW w:w="1985" w:type="dxa"/>
            <w:tcBorders>
              <w:top w:val="nil"/>
              <w:left w:val="nil"/>
              <w:bottom w:val="single" w:sz="4" w:space="0" w:color="auto"/>
              <w:right w:val="single" w:sz="4" w:space="0" w:color="auto"/>
            </w:tcBorders>
            <w:shd w:val="clear" w:color="auto" w:fill="auto"/>
            <w:noWrap/>
            <w:vAlign w:val="bottom"/>
          </w:tcPr>
          <w:p w14:paraId="4359D200"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10490</w:t>
            </w:r>
          </w:p>
        </w:tc>
        <w:tc>
          <w:tcPr>
            <w:tcW w:w="1843" w:type="dxa"/>
            <w:tcBorders>
              <w:top w:val="nil"/>
              <w:left w:val="nil"/>
              <w:bottom w:val="single" w:sz="4" w:space="0" w:color="auto"/>
              <w:right w:val="single" w:sz="4" w:space="0" w:color="auto"/>
            </w:tcBorders>
            <w:shd w:val="clear" w:color="auto" w:fill="auto"/>
            <w:noWrap/>
            <w:vAlign w:val="bottom"/>
          </w:tcPr>
          <w:p w14:paraId="67DA0F75"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10820</w:t>
            </w:r>
          </w:p>
        </w:tc>
      </w:tr>
      <w:tr w:rsidR="00F85354" w:rsidRPr="00205856" w14:paraId="49BCBBF5"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228E96C"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668FAFA5"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|fx_low – 4*fy_high|</w:t>
            </w:r>
          </w:p>
        </w:tc>
        <w:tc>
          <w:tcPr>
            <w:tcW w:w="1842" w:type="dxa"/>
            <w:tcBorders>
              <w:top w:val="nil"/>
              <w:left w:val="nil"/>
              <w:bottom w:val="single" w:sz="4" w:space="0" w:color="auto"/>
              <w:right w:val="single" w:sz="4" w:space="0" w:color="auto"/>
            </w:tcBorders>
            <w:shd w:val="clear" w:color="auto" w:fill="auto"/>
            <w:noWrap/>
            <w:vAlign w:val="center"/>
          </w:tcPr>
          <w:p w14:paraId="31523DDC"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|fx_high – 4*fy_low|</w:t>
            </w:r>
          </w:p>
        </w:tc>
        <w:tc>
          <w:tcPr>
            <w:tcW w:w="1985" w:type="dxa"/>
            <w:tcBorders>
              <w:top w:val="nil"/>
              <w:left w:val="nil"/>
              <w:bottom w:val="single" w:sz="4" w:space="0" w:color="auto"/>
              <w:right w:val="single" w:sz="4" w:space="0" w:color="auto"/>
            </w:tcBorders>
            <w:shd w:val="clear" w:color="auto" w:fill="auto"/>
            <w:noWrap/>
            <w:vAlign w:val="center"/>
          </w:tcPr>
          <w:p w14:paraId="3B1BF07F"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|fy_low – 4*fx_high|</w:t>
            </w:r>
          </w:p>
        </w:tc>
        <w:tc>
          <w:tcPr>
            <w:tcW w:w="1843" w:type="dxa"/>
            <w:tcBorders>
              <w:top w:val="nil"/>
              <w:left w:val="nil"/>
              <w:bottom w:val="single" w:sz="4" w:space="0" w:color="auto"/>
              <w:right w:val="single" w:sz="4" w:space="0" w:color="auto"/>
            </w:tcBorders>
            <w:shd w:val="clear" w:color="auto" w:fill="auto"/>
            <w:noWrap/>
            <w:vAlign w:val="center"/>
          </w:tcPr>
          <w:p w14:paraId="39E60E3B"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|fy_high – 4*fx_low|</w:t>
            </w:r>
          </w:p>
        </w:tc>
      </w:tr>
      <w:tr w:rsidR="00F85354" w:rsidRPr="00205856" w14:paraId="774C06D5"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8838DA1"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19DD3B59"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3080</w:t>
            </w:r>
          </w:p>
        </w:tc>
        <w:tc>
          <w:tcPr>
            <w:tcW w:w="1842" w:type="dxa"/>
            <w:tcBorders>
              <w:top w:val="nil"/>
              <w:left w:val="nil"/>
              <w:bottom w:val="single" w:sz="4" w:space="0" w:color="auto"/>
              <w:right w:val="single" w:sz="4" w:space="0" w:color="auto"/>
            </w:tcBorders>
            <w:shd w:val="clear" w:color="auto" w:fill="auto"/>
            <w:noWrap/>
            <w:vAlign w:val="bottom"/>
          </w:tcPr>
          <w:p w14:paraId="573A8159"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3290</w:t>
            </w:r>
          </w:p>
        </w:tc>
        <w:tc>
          <w:tcPr>
            <w:tcW w:w="1985" w:type="dxa"/>
            <w:tcBorders>
              <w:top w:val="nil"/>
              <w:left w:val="nil"/>
              <w:bottom w:val="single" w:sz="4" w:space="0" w:color="auto"/>
              <w:right w:val="single" w:sz="4" w:space="0" w:color="auto"/>
            </w:tcBorders>
            <w:shd w:val="clear" w:color="auto" w:fill="auto"/>
            <w:noWrap/>
            <w:vAlign w:val="bottom"/>
          </w:tcPr>
          <w:p w14:paraId="7A812020"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12490</w:t>
            </w:r>
          </w:p>
        </w:tc>
        <w:tc>
          <w:tcPr>
            <w:tcW w:w="1843" w:type="dxa"/>
            <w:tcBorders>
              <w:top w:val="nil"/>
              <w:left w:val="nil"/>
              <w:bottom w:val="single" w:sz="4" w:space="0" w:color="auto"/>
              <w:right w:val="single" w:sz="4" w:space="0" w:color="auto"/>
            </w:tcBorders>
            <w:shd w:val="clear" w:color="auto" w:fill="auto"/>
            <w:noWrap/>
            <w:vAlign w:val="bottom"/>
          </w:tcPr>
          <w:p w14:paraId="46BA61F0"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13105</w:t>
            </w:r>
          </w:p>
        </w:tc>
      </w:tr>
      <w:tr w:rsidR="00F85354" w:rsidRPr="00205856" w14:paraId="60C2B6D6"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AAF00A1"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66B80604"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|fx_low + 4*fy_low|</w:t>
            </w:r>
          </w:p>
        </w:tc>
        <w:tc>
          <w:tcPr>
            <w:tcW w:w="1842" w:type="dxa"/>
            <w:tcBorders>
              <w:top w:val="nil"/>
              <w:left w:val="nil"/>
              <w:bottom w:val="single" w:sz="4" w:space="0" w:color="auto"/>
              <w:right w:val="single" w:sz="4" w:space="0" w:color="auto"/>
            </w:tcBorders>
            <w:shd w:val="clear" w:color="auto" w:fill="auto"/>
            <w:noWrap/>
            <w:vAlign w:val="center"/>
          </w:tcPr>
          <w:p w14:paraId="3CCBA603"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|fx_high + 4*fy_high|</w:t>
            </w:r>
          </w:p>
        </w:tc>
        <w:tc>
          <w:tcPr>
            <w:tcW w:w="1985" w:type="dxa"/>
            <w:tcBorders>
              <w:top w:val="nil"/>
              <w:left w:val="nil"/>
              <w:bottom w:val="single" w:sz="4" w:space="0" w:color="auto"/>
              <w:right w:val="single" w:sz="4" w:space="0" w:color="auto"/>
            </w:tcBorders>
            <w:shd w:val="clear" w:color="auto" w:fill="auto"/>
            <w:noWrap/>
            <w:vAlign w:val="center"/>
          </w:tcPr>
          <w:p w14:paraId="6BACA3C5"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|fy_low + 4*fx_low|</w:t>
            </w:r>
          </w:p>
        </w:tc>
        <w:tc>
          <w:tcPr>
            <w:tcW w:w="1843" w:type="dxa"/>
            <w:tcBorders>
              <w:top w:val="nil"/>
              <w:left w:val="nil"/>
              <w:bottom w:val="single" w:sz="4" w:space="0" w:color="auto"/>
              <w:right w:val="single" w:sz="4" w:space="0" w:color="auto"/>
            </w:tcBorders>
            <w:shd w:val="clear" w:color="auto" w:fill="auto"/>
            <w:noWrap/>
            <w:vAlign w:val="center"/>
          </w:tcPr>
          <w:p w14:paraId="59139EDF"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|fy_high + 4*fx_high|</w:t>
            </w:r>
          </w:p>
        </w:tc>
      </w:tr>
      <w:tr w:rsidR="00F85354" w:rsidRPr="00205856" w14:paraId="31E0F040"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8ED2A2D"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2D77D28C"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10330</w:t>
            </w:r>
          </w:p>
        </w:tc>
        <w:tc>
          <w:tcPr>
            <w:tcW w:w="1842" w:type="dxa"/>
            <w:tcBorders>
              <w:top w:val="nil"/>
              <w:left w:val="nil"/>
              <w:bottom w:val="single" w:sz="4" w:space="0" w:color="auto"/>
              <w:right w:val="single" w:sz="4" w:space="0" w:color="auto"/>
            </w:tcBorders>
            <w:shd w:val="clear" w:color="auto" w:fill="auto"/>
            <w:noWrap/>
            <w:vAlign w:val="bottom"/>
          </w:tcPr>
          <w:p w14:paraId="68D5024C"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10540</w:t>
            </w:r>
          </w:p>
        </w:tc>
        <w:tc>
          <w:tcPr>
            <w:tcW w:w="1985" w:type="dxa"/>
            <w:tcBorders>
              <w:top w:val="nil"/>
              <w:left w:val="nil"/>
              <w:bottom w:val="single" w:sz="4" w:space="0" w:color="auto"/>
              <w:right w:val="single" w:sz="4" w:space="0" w:color="auto"/>
            </w:tcBorders>
            <w:shd w:val="clear" w:color="auto" w:fill="auto"/>
            <w:noWrap/>
            <w:vAlign w:val="bottom"/>
          </w:tcPr>
          <w:p w14:paraId="4EC61BB7"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15895</w:t>
            </w:r>
          </w:p>
        </w:tc>
        <w:tc>
          <w:tcPr>
            <w:tcW w:w="1843" w:type="dxa"/>
            <w:tcBorders>
              <w:top w:val="nil"/>
              <w:left w:val="nil"/>
              <w:bottom w:val="single" w:sz="4" w:space="0" w:color="auto"/>
              <w:right w:val="single" w:sz="4" w:space="0" w:color="auto"/>
            </w:tcBorders>
            <w:shd w:val="clear" w:color="auto" w:fill="auto"/>
            <w:noWrap/>
            <w:vAlign w:val="bottom"/>
          </w:tcPr>
          <w:p w14:paraId="212209DC"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16510</w:t>
            </w:r>
          </w:p>
        </w:tc>
      </w:tr>
      <w:tr w:rsidR="00F85354" w:rsidRPr="00205856" w14:paraId="04F4C1C6"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D6D8AFD"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0E79C72F"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|2*fx_low – 3*fy_high|</w:t>
            </w:r>
          </w:p>
        </w:tc>
        <w:tc>
          <w:tcPr>
            <w:tcW w:w="1842" w:type="dxa"/>
            <w:tcBorders>
              <w:top w:val="nil"/>
              <w:left w:val="nil"/>
              <w:bottom w:val="single" w:sz="4" w:space="0" w:color="auto"/>
              <w:right w:val="single" w:sz="4" w:space="0" w:color="auto"/>
            </w:tcBorders>
            <w:shd w:val="clear" w:color="auto" w:fill="auto"/>
            <w:noWrap/>
            <w:vAlign w:val="center"/>
          </w:tcPr>
          <w:p w14:paraId="70DAFD2F"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|2*fx_high – 3*fy_low|</w:t>
            </w:r>
          </w:p>
        </w:tc>
        <w:tc>
          <w:tcPr>
            <w:tcW w:w="1985" w:type="dxa"/>
            <w:tcBorders>
              <w:top w:val="nil"/>
              <w:left w:val="nil"/>
              <w:bottom w:val="single" w:sz="4" w:space="0" w:color="auto"/>
              <w:right w:val="single" w:sz="4" w:space="0" w:color="auto"/>
            </w:tcBorders>
            <w:shd w:val="clear" w:color="auto" w:fill="auto"/>
            <w:noWrap/>
            <w:vAlign w:val="center"/>
          </w:tcPr>
          <w:p w14:paraId="1C2FED3C"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|2*fy_low – 3*fx_high|</w:t>
            </w:r>
          </w:p>
        </w:tc>
        <w:tc>
          <w:tcPr>
            <w:tcW w:w="1843" w:type="dxa"/>
            <w:tcBorders>
              <w:top w:val="nil"/>
              <w:left w:val="nil"/>
              <w:bottom w:val="single" w:sz="4" w:space="0" w:color="auto"/>
              <w:right w:val="single" w:sz="4" w:space="0" w:color="auto"/>
            </w:tcBorders>
            <w:shd w:val="clear" w:color="auto" w:fill="auto"/>
            <w:noWrap/>
            <w:vAlign w:val="center"/>
          </w:tcPr>
          <w:p w14:paraId="75ACE5B2"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|2*fy_high – 3*fx_low|</w:t>
            </w:r>
          </w:p>
        </w:tc>
      </w:tr>
      <w:tr w:rsidR="00F85354" w:rsidRPr="00205856" w14:paraId="7CF19913"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CBA6FD1"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5760892E"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2315</w:t>
            </w:r>
          </w:p>
        </w:tc>
        <w:tc>
          <w:tcPr>
            <w:tcW w:w="1842" w:type="dxa"/>
            <w:tcBorders>
              <w:top w:val="nil"/>
              <w:left w:val="nil"/>
              <w:bottom w:val="single" w:sz="4" w:space="0" w:color="auto"/>
              <w:right w:val="single" w:sz="4" w:space="0" w:color="auto"/>
            </w:tcBorders>
            <w:shd w:val="clear" w:color="auto" w:fill="auto"/>
            <w:noWrap/>
            <w:vAlign w:val="bottom"/>
          </w:tcPr>
          <w:p w14:paraId="2D7B84E6"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1970</w:t>
            </w:r>
          </w:p>
        </w:tc>
        <w:tc>
          <w:tcPr>
            <w:tcW w:w="1985" w:type="dxa"/>
            <w:tcBorders>
              <w:top w:val="nil"/>
              <w:left w:val="nil"/>
              <w:bottom w:val="single" w:sz="4" w:space="0" w:color="auto"/>
              <w:right w:val="single" w:sz="4" w:space="0" w:color="auto"/>
            </w:tcBorders>
            <w:shd w:val="clear" w:color="auto" w:fill="auto"/>
            <w:noWrap/>
            <w:vAlign w:val="bottom"/>
          </w:tcPr>
          <w:p w14:paraId="76A64790"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7230</w:t>
            </w:r>
          </w:p>
        </w:tc>
        <w:tc>
          <w:tcPr>
            <w:tcW w:w="1843" w:type="dxa"/>
            <w:tcBorders>
              <w:top w:val="nil"/>
              <w:left w:val="nil"/>
              <w:bottom w:val="single" w:sz="4" w:space="0" w:color="auto"/>
              <w:right w:val="single" w:sz="4" w:space="0" w:color="auto"/>
            </w:tcBorders>
            <w:shd w:val="clear" w:color="auto" w:fill="auto"/>
            <w:noWrap/>
            <w:vAlign w:val="bottom"/>
          </w:tcPr>
          <w:p w14:paraId="6414619C"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7710</w:t>
            </w:r>
          </w:p>
        </w:tc>
      </w:tr>
      <w:tr w:rsidR="00F85354" w:rsidRPr="00205856" w14:paraId="7D2317F8"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B8A7453"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699D68E5"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|2*fx_low + 3*fy_low|</w:t>
            </w:r>
          </w:p>
        </w:tc>
        <w:tc>
          <w:tcPr>
            <w:tcW w:w="1842" w:type="dxa"/>
            <w:tcBorders>
              <w:top w:val="nil"/>
              <w:left w:val="nil"/>
              <w:bottom w:val="single" w:sz="4" w:space="0" w:color="auto"/>
              <w:right w:val="single" w:sz="4" w:space="0" w:color="auto"/>
            </w:tcBorders>
            <w:shd w:val="clear" w:color="auto" w:fill="auto"/>
            <w:noWrap/>
            <w:vAlign w:val="center"/>
          </w:tcPr>
          <w:p w14:paraId="56CE03BD"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|2*fx_high + 3*fy_high|</w:t>
            </w:r>
          </w:p>
        </w:tc>
        <w:tc>
          <w:tcPr>
            <w:tcW w:w="1985" w:type="dxa"/>
            <w:tcBorders>
              <w:top w:val="nil"/>
              <w:left w:val="nil"/>
              <w:bottom w:val="single" w:sz="4" w:space="0" w:color="auto"/>
              <w:right w:val="single" w:sz="4" w:space="0" w:color="auto"/>
            </w:tcBorders>
            <w:shd w:val="clear" w:color="auto" w:fill="auto"/>
            <w:noWrap/>
            <w:vAlign w:val="center"/>
          </w:tcPr>
          <w:p w14:paraId="38724EBD"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|2*fy_low + 3*fx_low|</w:t>
            </w:r>
          </w:p>
        </w:tc>
        <w:tc>
          <w:tcPr>
            <w:tcW w:w="1843" w:type="dxa"/>
            <w:tcBorders>
              <w:top w:val="nil"/>
              <w:left w:val="nil"/>
              <w:bottom w:val="single" w:sz="4" w:space="0" w:color="auto"/>
              <w:right w:val="single" w:sz="4" w:space="0" w:color="auto"/>
            </w:tcBorders>
            <w:shd w:val="clear" w:color="auto" w:fill="auto"/>
            <w:noWrap/>
            <w:vAlign w:val="center"/>
          </w:tcPr>
          <w:p w14:paraId="144383C7"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|2*fy_high + 3*fx_high|</w:t>
            </w:r>
          </w:p>
        </w:tc>
      </w:tr>
      <w:tr w:rsidR="00F85354" w:rsidRPr="00205856" w14:paraId="220B8C57"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65B8B84"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41041BB3"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14040</w:t>
            </w:r>
          </w:p>
        </w:tc>
        <w:tc>
          <w:tcPr>
            <w:tcW w:w="1842" w:type="dxa"/>
            <w:tcBorders>
              <w:top w:val="nil"/>
              <w:left w:val="nil"/>
              <w:bottom w:val="single" w:sz="4" w:space="0" w:color="auto"/>
              <w:right w:val="single" w:sz="4" w:space="0" w:color="auto"/>
            </w:tcBorders>
            <w:shd w:val="clear" w:color="auto" w:fill="auto"/>
            <w:noWrap/>
            <w:vAlign w:val="bottom"/>
          </w:tcPr>
          <w:p w14:paraId="55A76636"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14520</w:t>
            </w:r>
          </w:p>
        </w:tc>
        <w:tc>
          <w:tcPr>
            <w:tcW w:w="1985" w:type="dxa"/>
            <w:tcBorders>
              <w:top w:val="nil"/>
              <w:left w:val="nil"/>
              <w:bottom w:val="single" w:sz="4" w:space="0" w:color="auto"/>
              <w:right w:val="single" w:sz="4" w:space="0" w:color="auto"/>
            </w:tcBorders>
            <w:shd w:val="clear" w:color="auto" w:fill="auto"/>
            <w:noWrap/>
            <w:vAlign w:val="bottom"/>
          </w:tcPr>
          <w:p w14:paraId="12090AB3"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12185</w:t>
            </w:r>
          </w:p>
        </w:tc>
        <w:tc>
          <w:tcPr>
            <w:tcW w:w="1843" w:type="dxa"/>
            <w:tcBorders>
              <w:top w:val="nil"/>
              <w:left w:val="nil"/>
              <w:bottom w:val="single" w:sz="4" w:space="0" w:color="auto"/>
              <w:right w:val="single" w:sz="4" w:space="0" w:color="auto"/>
            </w:tcBorders>
            <w:shd w:val="clear" w:color="auto" w:fill="auto"/>
            <w:noWrap/>
            <w:vAlign w:val="bottom"/>
          </w:tcPr>
          <w:p w14:paraId="7FEC29C6"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12530</w:t>
            </w:r>
          </w:p>
        </w:tc>
      </w:tr>
    </w:tbl>
    <w:p w14:paraId="30139F60" w14:textId="77777777" w:rsidR="00F85354" w:rsidRPr="00205856" w:rsidRDefault="00F85354" w:rsidP="00F85354">
      <w:pPr>
        <w:rPr>
          <w:lang w:eastAsia="ko-KR"/>
        </w:rPr>
      </w:pPr>
    </w:p>
    <w:p w14:paraId="7BD6016F" w14:textId="77777777" w:rsidR="00F85354" w:rsidRPr="00205856" w:rsidRDefault="00F85354" w:rsidP="00F85354">
      <w:pPr>
        <w:rPr>
          <w:lang w:eastAsia="ko-KR"/>
        </w:rPr>
      </w:pPr>
    </w:p>
    <w:p w14:paraId="5C01FE2D" w14:textId="7D8C20DA" w:rsidR="00F85354" w:rsidRPr="00205856" w:rsidRDefault="00F85354" w:rsidP="00F85354">
      <w:pPr>
        <w:jc w:val="center"/>
        <w:rPr>
          <w:lang w:eastAsia="zh-CN"/>
        </w:rPr>
      </w:pPr>
      <w:r w:rsidRPr="00205856">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20</w:t>
      </w:r>
      <w:r w:rsidRPr="00205856">
        <w:rPr>
          <w:rFonts w:ascii="Arial" w:hAnsi="Arial" w:cs="Arial"/>
          <w:b/>
          <w:bCs/>
          <w:lang w:val="en-US" w:eastAsia="zh-CN"/>
        </w:rPr>
        <w:t>.2</w:t>
      </w:r>
      <w:r w:rsidRPr="00205856">
        <w:rPr>
          <w:rFonts w:ascii="Arial" w:hAnsi="Arial" w:cs="Arial"/>
          <w:b/>
          <w:bCs/>
          <w:lang w:val="en-US"/>
        </w:rPr>
        <w:t>.</w:t>
      </w:r>
      <w:r w:rsidRPr="00205856">
        <w:rPr>
          <w:rFonts w:ascii="Arial" w:hAnsi="Arial" w:cs="Arial" w:hint="eastAsia"/>
          <w:b/>
          <w:bCs/>
          <w:lang w:val="en-US" w:eastAsia="zh-CN"/>
        </w:rPr>
        <w:t>2</w:t>
      </w:r>
      <w:r w:rsidRPr="00205856">
        <w:rPr>
          <w:rFonts w:ascii="Arial" w:hAnsi="Arial" w:cs="Arial"/>
          <w:b/>
          <w:bCs/>
          <w:lang w:val="en-US"/>
        </w:rPr>
        <w:t xml:space="preserve">-2: Band </w:t>
      </w:r>
      <w:r w:rsidRPr="00205856">
        <w:rPr>
          <w:rFonts w:ascii="Arial" w:hAnsi="Arial" w:cs="Arial"/>
          <w:b/>
          <w:bCs/>
          <w:lang w:val="en-US" w:eastAsia="zh-CN"/>
        </w:rPr>
        <w:t>n70</w:t>
      </w:r>
      <w:r w:rsidRPr="00205856">
        <w:rPr>
          <w:rFonts w:ascii="Arial" w:hAnsi="Arial" w:cs="Arial"/>
          <w:b/>
          <w:bCs/>
          <w:lang w:val="en-US"/>
        </w:rPr>
        <w:t xml:space="preserve"> and Band </w:t>
      </w:r>
      <w:r w:rsidRPr="00205856">
        <w:rPr>
          <w:rFonts w:ascii="Arial" w:hAnsi="Arial" w:cs="Arial"/>
          <w:b/>
          <w:bCs/>
          <w:lang w:val="en-US" w:eastAsia="zh-CN"/>
        </w:rPr>
        <w:t>n77</w:t>
      </w:r>
      <w:r w:rsidRPr="00205856">
        <w:rPr>
          <w:rFonts w:ascii="Arial" w:hAnsi="Arial" w:cs="Arial"/>
          <w:b/>
          <w:bCs/>
          <w:lang w:val="en-US"/>
        </w:rPr>
        <w:t xml:space="preserve"> </w:t>
      </w:r>
      <w:r w:rsidRPr="00205856">
        <w:rPr>
          <w:rFonts w:ascii="Arial" w:hAnsi="Arial" w:cs="Arial"/>
          <w:b/>
          <w:bCs/>
          <w:lang w:val="en-US" w:eastAsia="zh-CN"/>
        </w:rPr>
        <w:t>U</w:t>
      </w:r>
      <w:r w:rsidRPr="00205856">
        <w:rPr>
          <w:rFonts w:ascii="Arial" w:hAnsi="Arial" w:cs="Arial"/>
          <w:b/>
          <w:bCs/>
          <w:lang w:val="en-US"/>
        </w:rPr>
        <w:t>L (3450-3550 MHz) IMD products</w:t>
      </w:r>
    </w:p>
    <w:tbl>
      <w:tblPr>
        <w:tblW w:w="10060" w:type="dxa"/>
        <w:tblInd w:w="113" w:type="dxa"/>
        <w:tblLook w:val="04A0" w:firstRow="1" w:lastRow="0" w:firstColumn="1" w:lastColumn="0" w:noHBand="0" w:noVBand="1"/>
      </w:tblPr>
      <w:tblGrid>
        <w:gridCol w:w="2547"/>
        <w:gridCol w:w="1843"/>
        <w:gridCol w:w="1842"/>
        <w:gridCol w:w="1985"/>
        <w:gridCol w:w="1843"/>
      </w:tblGrid>
      <w:tr w:rsidR="00F85354" w:rsidRPr="00205856" w14:paraId="3DB66CA1" w14:textId="77777777" w:rsidTr="00BC1FE2">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80F21E" w14:textId="77777777" w:rsidR="00F85354" w:rsidRPr="00205856" w:rsidRDefault="00F85354" w:rsidP="00BC1FE2">
            <w:pPr>
              <w:spacing w:after="0"/>
              <w:rPr>
                <w:rFonts w:ascii="Arial" w:hAnsi="Arial" w:cs="Arial"/>
                <w:b/>
                <w:bCs/>
                <w:color w:val="000000"/>
                <w:sz w:val="18"/>
                <w:szCs w:val="18"/>
                <w:lang w:val="en-US" w:eastAsia="ja-JP"/>
              </w:rPr>
            </w:pPr>
            <w:r w:rsidRPr="00205856">
              <w:rPr>
                <w:rFonts w:ascii="Arial" w:hAnsi="Arial" w:cs="Arial"/>
                <w:b/>
                <w:bCs/>
                <w:color w:val="000000"/>
                <w:sz w:val="18"/>
                <w:szCs w:val="18"/>
                <w:lang w:val="en-US" w:eastAsia="ja-JP"/>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14D546B6" w14:textId="77777777" w:rsidR="00F85354" w:rsidRPr="00205856" w:rsidRDefault="00F85354" w:rsidP="00BC1FE2">
            <w:pPr>
              <w:spacing w:after="0"/>
              <w:jc w:val="center"/>
              <w:rPr>
                <w:rFonts w:ascii="Arial" w:hAnsi="Arial" w:cs="Arial"/>
                <w:b/>
                <w:bCs/>
                <w:color w:val="000000"/>
                <w:sz w:val="18"/>
                <w:szCs w:val="18"/>
                <w:lang w:val="en-US" w:eastAsia="ja-JP"/>
              </w:rPr>
            </w:pPr>
            <w:r w:rsidRPr="00205856">
              <w:rPr>
                <w:rFonts w:ascii="Arial" w:hAnsi="Arial" w:cs="Arial"/>
                <w:b/>
                <w:bCs/>
                <w:color w:val="000000"/>
                <w:sz w:val="18"/>
                <w:szCs w:val="18"/>
                <w:lang w:val="en-US" w:eastAsia="ja-JP"/>
              </w:rPr>
              <w:t>f1_low</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5506777A" w14:textId="77777777" w:rsidR="00F85354" w:rsidRPr="00205856" w:rsidRDefault="00F85354" w:rsidP="00BC1FE2">
            <w:pPr>
              <w:spacing w:after="0"/>
              <w:jc w:val="center"/>
              <w:rPr>
                <w:rFonts w:ascii="Arial" w:hAnsi="Arial" w:cs="Arial"/>
                <w:b/>
                <w:bCs/>
                <w:color w:val="000000"/>
                <w:sz w:val="18"/>
                <w:szCs w:val="18"/>
                <w:lang w:val="en-US" w:eastAsia="ja-JP"/>
              </w:rPr>
            </w:pPr>
            <w:r w:rsidRPr="00205856">
              <w:rPr>
                <w:rFonts w:ascii="Arial" w:hAnsi="Arial" w:cs="Arial"/>
                <w:b/>
                <w:bCs/>
                <w:color w:val="000000"/>
                <w:sz w:val="18"/>
                <w:szCs w:val="18"/>
                <w:lang w:val="en-US" w:eastAsia="ja-JP"/>
              </w:rPr>
              <w:t>f1_high</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74226878" w14:textId="77777777" w:rsidR="00F85354" w:rsidRPr="00205856" w:rsidRDefault="00F85354" w:rsidP="00BC1FE2">
            <w:pPr>
              <w:spacing w:after="0"/>
              <w:jc w:val="center"/>
              <w:rPr>
                <w:rFonts w:ascii="Arial" w:hAnsi="Arial" w:cs="Arial"/>
                <w:b/>
                <w:bCs/>
                <w:color w:val="000000"/>
                <w:sz w:val="18"/>
                <w:szCs w:val="18"/>
                <w:lang w:val="en-US" w:eastAsia="ja-JP"/>
              </w:rPr>
            </w:pPr>
            <w:r w:rsidRPr="00205856">
              <w:rPr>
                <w:rFonts w:ascii="Arial" w:hAnsi="Arial" w:cs="Arial"/>
                <w:b/>
                <w:bCs/>
                <w:color w:val="000000"/>
                <w:sz w:val="18"/>
                <w:szCs w:val="18"/>
                <w:lang w:val="en-US" w:eastAsia="ja-JP"/>
              </w:rPr>
              <w:t>f2_low</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670ECC09" w14:textId="77777777" w:rsidR="00F85354" w:rsidRPr="00205856" w:rsidRDefault="00F85354" w:rsidP="00BC1FE2">
            <w:pPr>
              <w:spacing w:after="0"/>
              <w:jc w:val="center"/>
              <w:rPr>
                <w:rFonts w:ascii="Arial" w:hAnsi="Arial" w:cs="Arial"/>
                <w:b/>
                <w:bCs/>
                <w:color w:val="000000"/>
                <w:sz w:val="18"/>
                <w:szCs w:val="18"/>
                <w:lang w:val="en-US" w:eastAsia="ja-JP"/>
              </w:rPr>
            </w:pPr>
            <w:r w:rsidRPr="00205856">
              <w:rPr>
                <w:rFonts w:ascii="Arial" w:hAnsi="Arial" w:cs="Arial"/>
                <w:b/>
                <w:bCs/>
                <w:color w:val="000000"/>
                <w:sz w:val="18"/>
                <w:szCs w:val="18"/>
                <w:lang w:val="en-US" w:eastAsia="ja-JP"/>
              </w:rPr>
              <w:t>f2_high</w:t>
            </w:r>
          </w:p>
        </w:tc>
      </w:tr>
      <w:tr w:rsidR="00F85354" w:rsidRPr="00205856" w14:paraId="2A633ED6"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A7243E4"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UL frequencies (MHz)</w:t>
            </w:r>
          </w:p>
        </w:tc>
        <w:tc>
          <w:tcPr>
            <w:tcW w:w="1843" w:type="dxa"/>
            <w:tcBorders>
              <w:top w:val="nil"/>
              <w:left w:val="nil"/>
              <w:bottom w:val="single" w:sz="4" w:space="0" w:color="auto"/>
              <w:right w:val="single" w:sz="4" w:space="0" w:color="auto"/>
            </w:tcBorders>
            <w:shd w:val="clear" w:color="auto" w:fill="auto"/>
            <w:noWrap/>
          </w:tcPr>
          <w:p w14:paraId="2CA34EC8"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1695</w:t>
            </w:r>
          </w:p>
        </w:tc>
        <w:tc>
          <w:tcPr>
            <w:tcW w:w="1842" w:type="dxa"/>
            <w:tcBorders>
              <w:top w:val="nil"/>
              <w:left w:val="nil"/>
              <w:bottom w:val="single" w:sz="4" w:space="0" w:color="auto"/>
              <w:right w:val="single" w:sz="4" w:space="0" w:color="auto"/>
            </w:tcBorders>
            <w:shd w:val="clear" w:color="auto" w:fill="auto"/>
            <w:noWrap/>
          </w:tcPr>
          <w:p w14:paraId="1012170A"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1710</w:t>
            </w:r>
          </w:p>
        </w:tc>
        <w:tc>
          <w:tcPr>
            <w:tcW w:w="1985" w:type="dxa"/>
            <w:tcBorders>
              <w:top w:val="nil"/>
              <w:left w:val="nil"/>
              <w:bottom w:val="single" w:sz="4" w:space="0" w:color="auto"/>
              <w:right w:val="single" w:sz="4" w:space="0" w:color="auto"/>
            </w:tcBorders>
            <w:shd w:val="clear" w:color="auto" w:fill="auto"/>
            <w:noWrap/>
            <w:vAlign w:val="center"/>
          </w:tcPr>
          <w:p w14:paraId="210A9FF2"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3300</w:t>
            </w:r>
          </w:p>
        </w:tc>
        <w:tc>
          <w:tcPr>
            <w:tcW w:w="1843" w:type="dxa"/>
            <w:tcBorders>
              <w:top w:val="nil"/>
              <w:left w:val="nil"/>
              <w:bottom w:val="single" w:sz="4" w:space="0" w:color="auto"/>
              <w:right w:val="single" w:sz="4" w:space="0" w:color="auto"/>
            </w:tcBorders>
            <w:shd w:val="clear" w:color="auto" w:fill="auto"/>
            <w:noWrap/>
            <w:vAlign w:val="center"/>
          </w:tcPr>
          <w:p w14:paraId="2FA6BB11"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4200</w:t>
            </w:r>
          </w:p>
        </w:tc>
      </w:tr>
      <w:tr w:rsidR="00F85354" w:rsidRPr="00205856" w14:paraId="0FAF67EC"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C6E7268"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2nd order IMD products</w:t>
            </w:r>
          </w:p>
        </w:tc>
        <w:tc>
          <w:tcPr>
            <w:tcW w:w="1843" w:type="dxa"/>
            <w:tcBorders>
              <w:top w:val="nil"/>
              <w:left w:val="nil"/>
              <w:bottom w:val="single" w:sz="4" w:space="0" w:color="auto"/>
              <w:right w:val="single" w:sz="4" w:space="0" w:color="auto"/>
            </w:tcBorders>
            <w:shd w:val="clear" w:color="auto" w:fill="auto"/>
            <w:noWrap/>
            <w:vAlign w:val="center"/>
          </w:tcPr>
          <w:p w14:paraId="7427D160"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|fy_high – fx_low|</w:t>
            </w:r>
          </w:p>
        </w:tc>
        <w:tc>
          <w:tcPr>
            <w:tcW w:w="1842" w:type="dxa"/>
            <w:tcBorders>
              <w:top w:val="nil"/>
              <w:left w:val="nil"/>
              <w:bottom w:val="single" w:sz="4" w:space="0" w:color="auto"/>
              <w:right w:val="single" w:sz="4" w:space="0" w:color="auto"/>
            </w:tcBorders>
            <w:shd w:val="clear" w:color="auto" w:fill="auto"/>
            <w:noWrap/>
            <w:vAlign w:val="center"/>
          </w:tcPr>
          <w:p w14:paraId="369848A9"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|fy_low – fx_high|</w:t>
            </w:r>
          </w:p>
        </w:tc>
        <w:tc>
          <w:tcPr>
            <w:tcW w:w="1985" w:type="dxa"/>
            <w:tcBorders>
              <w:top w:val="nil"/>
              <w:left w:val="nil"/>
              <w:bottom w:val="single" w:sz="4" w:space="0" w:color="auto"/>
              <w:right w:val="single" w:sz="4" w:space="0" w:color="auto"/>
            </w:tcBorders>
            <w:shd w:val="clear" w:color="auto" w:fill="auto"/>
            <w:noWrap/>
            <w:vAlign w:val="center"/>
          </w:tcPr>
          <w:p w14:paraId="0B284DBF"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|fy_low + fx_low|</w:t>
            </w:r>
          </w:p>
        </w:tc>
        <w:tc>
          <w:tcPr>
            <w:tcW w:w="1843" w:type="dxa"/>
            <w:tcBorders>
              <w:top w:val="nil"/>
              <w:left w:val="nil"/>
              <w:bottom w:val="single" w:sz="4" w:space="0" w:color="auto"/>
              <w:right w:val="single" w:sz="4" w:space="0" w:color="auto"/>
            </w:tcBorders>
            <w:shd w:val="clear" w:color="auto" w:fill="auto"/>
            <w:noWrap/>
            <w:vAlign w:val="center"/>
          </w:tcPr>
          <w:p w14:paraId="243B3D67"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|fy_high + fx_high|</w:t>
            </w:r>
          </w:p>
        </w:tc>
      </w:tr>
      <w:tr w:rsidR="00F85354" w:rsidRPr="00205856" w14:paraId="5BE53B60"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732717F"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4538E7C8"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1740</w:t>
            </w:r>
          </w:p>
        </w:tc>
        <w:tc>
          <w:tcPr>
            <w:tcW w:w="1842" w:type="dxa"/>
            <w:tcBorders>
              <w:top w:val="nil"/>
              <w:left w:val="nil"/>
              <w:bottom w:val="single" w:sz="4" w:space="0" w:color="auto"/>
              <w:right w:val="single" w:sz="4" w:space="0" w:color="auto"/>
            </w:tcBorders>
            <w:shd w:val="clear" w:color="auto" w:fill="auto"/>
            <w:noWrap/>
            <w:vAlign w:val="bottom"/>
          </w:tcPr>
          <w:p w14:paraId="3320CAE9"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1855</w:t>
            </w:r>
          </w:p>
        </w:tc>
        <w:tc>
          <w:tcPr>
            <w:tcW w:w="1985" w:type="dxa"/>
            <w:tcBorders>
              <w:top w:val="nil"/>
              <w:left w:val="nil"/>
              <w:bottom w:val="single" w:sz="4" w:space="0" w:color="auto"/>
              <w:right w:val="single" w:sz="4" w:space="0" w:color="auto"/>
            </w:tcBorders>
            <w:shd w:val="clear" w:color="auto" w:fill="auto"/>
            <w:noWrap/>
          </w:tcPr>
          <w:p w14:paraId="0C150BAA"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4114</w:t>
            </w:r>
          </w:p>
        </w:tc>
        <w:tc>
          <w:tcPr>
            <w:tcW w:w="1843" w:type="dxa"/>
            <w:tcBorders>
              <w:top w:val="nil"/>
              <w:left w:val="nil"/>
              <w:bottom w:val="single" w:sz="4" w:space="0" w:color="auto"/>
              <w:right w:val="single" w:sz="4" w:space="0" w:color="auto"/>
            </w:tcBorders>
            <w:shd w:val="clear" w:color="auto" w:fill="auto"/>
            <w:noWrap/>
          </w:tcPr>
          <w:p w14:paraId="1E6D2305"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5049</w:t>
            </w:r>
          </w:p>
        </w:tc>
      </w:tr>
      <w:tr w:rsidR="00F85354" w:rsidRPr="00205856" w14:paraId="33061CA8"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423B370"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68A76FD4"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|fy_high – 2*fx_low|</w:t>
            </w:r>
          </w:p>
        </w:tc>
        <w:tc>
          <w:tcPr>
            <w:tcW w:w="1842" w:type="dxa"/>
            <w:tcBorders>
              <w:top w:val="nil"/>
              <w:left w:val="nil"/>
              <w:bottom w:val="single" w:sz="4" w:space="0" w:color="auto"/>
              <w:right w:val="single" w:sz="4" w:space="0" w:color="auto"/>
            </w:tcBorders>
            <w:shd w:val="clear" w:color="auto" w:fill="auto"/>
            <w:noWrap/>
            <w:vAlign w:val="center"/>
          </w:tcPr>
          <w:p w14:paraId="7A7A154B"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|fy_low – 2*fx_high|</w:t>
            </w:r>
          </w:p>
        </w:tc>
        <w:tc>
          <w:tcPr>
            <w:tcW w:w="1985" w:type="dxa"/>
            <w:tcBorders>
              <w:top w:val="nil"/>
              <w:left w:val="nil"/>
              <w:bottom w:val="single" w:sz="4" w:space="0" w:color="auto"/>
              <w:right w:val="single" w:sz="4" w:space="0" w:color="auto"/>
            </w:tcBorders>
            <w:shd w:val="clear" w:color="auto" w:fill="auto"/>
            <w:noWrap/>
            <w:vAlign w:val="center"/>
          </w:tcPr>
          <w:p w14:paraId="388FD30F"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|2*fy_low – fx_high|</w:t>
            </w:r>
          </w:p>
        </w:tc>
        <w:tc>
          <w:tcPr>
            <w:tcW w:w="1843" w:type="dxa"/>
            <w:tcBorders>
              <w:top w:val="nil"/>
              <w:left w:val="nil"/>
              <w:bottom w:val="single" w:sz="4" w:space="0" w:color="auto"/>
              <w:right w:val="single" w:sz="4" w:space="0" w:color="auto"/>
            </w:tcBorders>
            <w:shd w:val="clear" w:color="auto" w:fill="auto"/>
            <w:noWrap/>
            <w:vAlign w:val="center"/>
          </w:tcPr>
          <w:p w14:paraId="00A0C730"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|2*fy_high – fx_low|</w:t>
            </w:r>
          </w:p>
        </w:tc>
      </w:tr>
      <w:tr w:rsidR="00F85354" w:rsidRPr="00205856" w14:paraId="7488A19B"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C8636EC"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13F5AB34"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160</w:t>
            </w:r>
          </w:p>
        </w:tc>
        <w:tc>
          <w:tcPr>
            <w:tcW w:w="1842" w:type="dxa"/>
            <w:tcBorders>
              <w:top w:val="nil"/>
              <w:left w:val="nil"/>
              <w:bottom w:val="single" w:sz="4" w:space="0" w:color="auto"/>
              <w:right w:val="single" w:sz="4" w:space="0" w:color="auto"/>
            </w:tcBorders>
            <w:shd w:val="clear" w:color="auto" w:fill="auto"/>
            <w:noWrap/>
            <w:vAlign w:val="bottom"/>
          </w:tcPr>
          <w:p w14:paraId="52B5B335"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30</w:t>
            </w:r>
          </w:p>
        </w:tc>
        <w:tc>
          <w:tcPr>
            <w:tcW w:w="1985" w:type="dxa"/>
            <w:tcBorders>
              <w:top w:val="nil"/>
              <w:left w:val="nil"/>
              <w:bottom w:val="single" w:sz="4" w:space="0" w:color="auto"/>
              <w:right w:val="single" w:sz="4" w:space="0" w:color="auto"/>
            </w:tcBorders>
            <w:shd w:val="clear" w:color="auto" w:fill="auto"/>
            <w:noWrap/>
            <w:vAlign w:val="bottom"/>
          </w:tcPr>
          <w:p w14:paraId="1FA8DB20"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5751</w:t>
            </w:r>
          </w:p>
        </w:tc>
        <w:tc>
          <w:tcPr>
            <w:tcW w:w="1843" w:type="dxa"/>
            <w:tcBorders>
              <w:top w:val="nil"/>
              <w:left w:val="nil"/>
              <w:bottom w:val="single" w:sz="4" w:space="0" w:color="auto"/>
              <w:right w:val="single" w:sz="4" w:space="0" w:color="auto"/>
            </w:tcBorders>
            <w:shd w:val="clear" w:color="auto" w:fill="auto"/>
            <w:noWrap/>
            <w:vAlign w:val="bottom"/>
          </w:tcPr>
          <w:p w14:paraId="2BEB14C5"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7586</w:t>
            </w:r>
          </w:p>
        </w:tc>
      </w:tr>
      <w:tr w:rsidR="00F85354" w:rsidRPr="00205856" w14:paraId="5A47286E"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8ACA18F"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51BEB44E"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|2*fx_low + fy_low|</w:t>
            </w:r>
          </w:p>
        </w:tc>
        <w:tc>
          <w:tcPr>
            <w:tcW w:w="1842" w:type="dxa"/>
            <w:tcBorders>
              <w:top w:val="nil"/>
              <w:left w:val="nil"/>
              <w:bottom w:val="single" w:sz="4" w:space="0" w:color="auto"/>
              <w:right w:val="single" w:sz="4" w:space="0" w:color="auto"/>
            </w:tcBorders>
            <w:shd w:val="clear" w:color="auto" w:fill="auto"/>
            <w:noWrap/>
            <w:vAlign w:val="center"/>
          </w:tcPr>
          <w:p w14:paraId="1C17E782"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|2*fx_high + fy_high|</w:t>
            </w:r>
          </w:p>
        </w:tc>
        <w:tc>
          <w:tcPr>
            <w:tcW w:w="1985" w:type="dxa"/>
            <w:tcBorders>
              <w:top w:val="nil"/>
              <w:left w:val="nil"/>
              <w:bottom w:val="single" w:sz="4" w:space="0" w:color="auto"/>
              <w:right w:val="single" w:sz="4" w:space="0" w:color="auto"/>
            </w:tcBorders>
            <w:shd w:val="clear" w:color="auto" w:fill="auto"/>
            <w:noWrap/>
            <w:vAlign w:val="center"/>
          </w:tcPr>
          <w:p w14:paraId="5C193187"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|2*fy_low + fx_low|</w:t>
            </w:r>
          </w:p>
        </w:tc>
        <w:tc>
          <w:tcPr>
            <w:tcW w:w="1843" w:type="dxa"/>
            <w:tcBorders>
              <w:top w:val="nil"/>
              <w:left w:val="nil"/>
              <w:bottom w:val="single" w:sz="4" w:space="0" w:color="auto"/>
              <w:right w:val="single" w:sz="4" w:space="0" w:color="auto"/>
            </w:tcBorders>
            <w:shd w:val="clear" w:color="auto" w:fill="auto"/>
            <w:noWrap/>
            <w:vAlign w:val="center"/>
          </w:tcPr>
          <w:p w14:paraId="4D8DF6F0"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|2*fy_high + fx_high|</w:t>
            </w:r>
          </w:p>
        </w:tc>
      </w:tr>
      <w:tr w:rsidR="00F85354" w:rsidRPr="00205856" w14:paraId="09C9928B"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6E6FC98"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16753DFF"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6840</w:t>
            </w:r>
          </w:p>
        </w:tc>
        <w:tc>
          <w:tcPr>
            <w:tcW w:w="1842" w:type="dxa"/>
            <w:tcBorders>
              <w:top w:val="nil"/>
              <w:left w:val="nil"/>
              <w:bottom w:val="single" w:sz="4" w:space="0" w:color="auto"/>
              <w:right w:val="single" w:sz="4" w:space="0" w:color="auto"/>
            </w:tcBorders>
            <w:shd w:val="clear" w:color="auto" w:fill="auto"/>
            <w:noWrap/>
            <w:vAlign w:val="bottom"/>
          </w:tcPr>
          <w:p w14:paraId="2AD80CF8"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6970</w:t>
            </w:r>
          </w:p>
        </w:tc>
        <w:tc>
          <w:tcPr>
            <w:tcW w:w="1985" w:type="dxa"/>
            <w:tcBorders>
              <w:top w:val="nil"/>
              <w:left w:val="nil"/>
              <w:bottom w:val="single" w:sz="4" w:space="0" w:color="auto"/>
              <w:right w:val="single" w:sz="4" w:space="0" w:color="auto"/>
            </w:tcBorders>
            <w:shd w:val="clear" w:color="auto" w:fill="auto"/>
            <w:noWrap/>
            <w:vAlign w:val="bottom"/>
          </w:tcPr>
          <w:p w14:paraId="3D765BD0"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7414</w:t>
            </w:r>
          </w:p>
        </w:tc>
        <w:tc>
          <w:tcPr>
            <w:tcW w:w="1843" w:type="dxa"/>
            <w:tcBorders>
              <w:top w:val="nil"/>
              <w:left w:val="nil"/>
              <w:bottom w:val="single" w:sz="4" w:space="0" w:color="auto"/>
              <w:right w:val="single" w:sz="4" w:space="0" w:color="auto"/>
            </w:tcBorders>
            <w:shd w:val="clear" w:color="auto" w:fill="auto"/>
            <w:noWrap/>
            <w:vAlign w:val="bottom"/>
          </w:tcPr>
          <w:p w14:paraId="00AD0C9D"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9249</w:t>
            </w:r>
          </w:p>
        </w:tc>
      </w:tr>
      <w:tr w:rsidR="00F85354" w:rsidRPr="00205856" w14:paraId="3624BAF0"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507981F"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5F639006"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|2*fx_low –2* fy_high|</w:t>
            </w:r>
          </w:p>
        </w:tc>
        <w:tc>
          <w:tcPr>
            <w:tcW w:w="1842" w:type="dxa"/>
            <w:tcBorders>
              <w:top w:val="nil"/>
              <w:left w:val="nil"/>
              <w:bottom w:val="single" w:sz="4" w:space="0" w:color="auto"/>
              <w:right w:val="single" w:sz="4" w:space="0" w:color="auto"/>
            </w:tcBorders>
            <w:shd w:val="clear" w:color="auto" w:fill="auto"/>
            <w:noWrap/>
            <w:vAlign w:val="center"/>
          </w:tcPr>
          <w:p w14:paraId="09992590"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|2*fx_high – 2*fy_low|</w:t>
            </w:r>
          </w:p>
        </w:tc>
        <w:tc>
          <w:tcPr>
            <w:tcW w:w="1985" w:type="dxa"/>
            <w:tcBorders>
              <w:top w:val="nil"/>
              <w:left w:val="nil"/>
              <w:bottom w:val="single" w:sz="4" w:space="0" w:color="auto"/>
              <w:right w:val="single" w:sz="4" w:space="0" w:color="auto"/>
            </w:tcBorders>
            <w:shd w:val="clear" w:color="auto" w:fill="auto"/>
            <w:noWrap/>
            <w:vAlign w:val="center"/>
          </w:tcPr>
          <w:p w14:paraId="5342CC58"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|2*fx_low +2* fy_low|</w:t>
            </w:r>
          </w:p>
        </w:tc>
        <w:tc>
          <w:tcPr>
            <w:tcW w:w="1843" w:type="dxa"/>
            <w:tcBorders>
              <w:top w:val="nil"/>
              <w:left w:val="nil"/>
              <w:bottom w:val="single" w:sz="4" w:space="0" w:color="auto"/>
              <w:right w:val="single" w:sz="4" w:space="0" w:color="auto"/>
            </w:tcBorders>
            <w:shd w:val="clear" w:color="auto" w:fill="auto"/>
            <w:noWrap/>
            <w:vAlign w:val="center"/>
          </w:tcPr>
          <w:p w14:paraId="44A62D4D"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|2*fx_high +2* fy_high|</w:t>
            </w:r>
          </w:p>
        </w:tc>
      </w:tr>
      <w:tr w:rsidR="00F85354" w:rsidRPr="00205856" w14:paraId="21DBB4C6"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A246C78"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FFFFFF" w:themeFill="background1"/>
            <w:noWrap/>
            <w:vAlign w:val="bottom"/>
          </w:tcPr>
          <w:p w14:paraId="226204EC"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1535</w:t>
            </w:r>
          </w:p>
        </w:tc>
        <w:tc>
          <w:tcPr>
            <w:tcW w:w="1842" w:type="dxa"/>
            <w:tcBorders>
              <w:top w:val="nil"/>
              <w:left w:val="nil"/>
              <w:bottom w:val="single" w:sz="4" w:space="0" w:color="auto"/>
              <w:right w:val="single" w:sz="4" w:space="0" w:color="auto"/>
            </w:tcBorders>
            <w:shd w:val="clear" w:color="auto" w:fill="auto"/>
            <w:noWrap/>
            <w:vAlign w:val="bottom"/>
          </w:tcPr>
          <w:p w14:paraId="25639698"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1680</w:t>
            </w:r>
          </w:p>
        </w:tc>
        <w:tc>
          <w:tcPr>
            <w:tcW w:w="1985" w:type="dxa"/>
            <w:tcBorders>
              <w:top w:val="nil"/>
              <w:left w:val="nil"/>
              <w:bottom w:val="single" w:sz="4" w:space="0" w:color="auto"/>
              <w:right w:val="single" w:sz="4" w:space="0" w:color="auto"/>
            </w:tcBorders>
            <w:shd w:val="clear" w:color="auto" w:fill="auto"/>
            <w:noWrap/>
            <w:vAlign w:val="bottom"/>
          </w:tcPr>
          <w:p w14:paraId="78951C48"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9051</w:t>
            </w:r>
          </w:p>
        </w:tc>
        <w:tc>
          <w:tcPr>
            <w:tcW w:w="1843" w:type="dxa"/>
            <w:tcBorders>
              <w:top w:val="nil"/>
              <w:left w:val="nil"/>
              <w:bottom w:val="single" w:sz="4" w:space="0" w:color="auto"/>
              <w:right w:val="single" w:sz="4" w:space="0" w:color="auto"/>
            </w:tcBorders>
            <w:shd w:val="clear" w:color="auto" w:fill="auto"/>
            <w:noWrap/>
            <w:vAlign w:val="bottom"/>
          </w:tcPr>
          <w:p w14:paraId="0B6AF8E9"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11786</w:t>
            </w:r>
          </w:p>
        </w:tc>
      </w:tr>
      <w:tr w:rsidR="00F85354" w:rsidRPr="00205856" w14:paraId="28E95E71"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4B2D744"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5BF8FC2E"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|3*fx_low –1* fy_high|</w:t>
            </w:r>
          </w:p>
        </w:tc>
        <w:tc>
          <w:tcPr>
            <w:tcW w:w="1842" w:type="dxa"/>
            <w:tcBorders>
              <w:top w:val="nil"/>
              <w:left w:val="nil"/>
              <w:bottom w:val="single" w:sz="4" w:space="0" w:color="auto"/>
              <w:right w:val="single" w:sz="4" w:space="0" w:color="auto"/>
            </w:tcBorders>
            <w:shd w:val="clear" w:color="auto" w:fill="auto"/>
            <w:noWrap/>
            <w:vAlign w:val="center"/>
          </w:tcPr>
          <w:p w14:paraId="79EF5E8D"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|3*fx_high – 1*fy_low|</w:t>
            </w:r>
          </w:p>
        </w:tc>
        <w:tc>
          <w:tcPr>
            <w:tcW w:w="1985" w:type="dxa"/>
            <w:tcBorders>
              <w:top w:val="nil"/>
              <w:left w:val="nil"/>
              <w:bottom w:val="single" w:sz="4" w:space="0" w:color="auto"/>
              <w:right w:val="single" w:sz="4" w:space="0" w:color="auto"/>
            </w:tcBorders>
            <w:shd w:val="clear" w:color="auto" w:fill="auto"/>
            <w:noWrap/>
            <w:vAlign w:val="center"/>
          </w:tcPr>
          <w:p w14:paraId="6F0B525D"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|3*fy_low – 1*fx_high|</w:t>
            </w:r>
          </w:p>
        </w:tc>
        <w:tc>
          <w:tcPr>
            <w:tcW w:w="1843" w:type="dxa"/>
            <w:tcBorders>
              <w:top w:val="nil"/>
              <w:left w:val="nil"/>
              <w:bottom w:val="single" w:sz="4" w:space="0" w:color="auto"/>
              <w:right w:val="single" w:sz="4" w:space="0" w:color="auto"/>
            </w:tcBorders>
            <w:shd w:val="clear" w:color="auto" w:fill="auto"/>
            <w:noWrap/>
            <w:vAlign w:val="center"/>
          </w:tcPr>
          <w:p w14:paraId="20639F77"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|3*fy_high – 1*fx_low|</w:t>
            </w:r>
          </w:p>
        </w:tc>
      </w:tr>
      <w:tr w:rsidR="00F85354" w:rsidRPr="00205856" w14:paraId="7B6B2F09"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BD8D019"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67B407A7"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8535</w:t>
            </w:r>
          </w:p>
        </w:tc>
        <w:tc>
          <w:tcPr>
            <w:tcW w:w="1842" w:type="dxa"/>
            <w:tcBorders>
              <w:top w:val="nil"/>
              <w:left w:val="nil"/>
              <w:bottom w:val="single" w:sz="4" w:space="0" w:color="auto"/>
              <w:right w:val="single" w:sz="4" w:space="0" w:color="auto"/>
            </w:tcBorders>
            <w:shd w:val="clear" w:color="auto" w:fill="auto"/>
            <w:noWrap/>
            <w:vAlign w:val="bottom"/>
          </w:tcPr>
          <w:p w14:paraId="009670D5"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8680</w:t>
            </w:r>
          </w:p>
        </w:tc>
        <w:tc>
          <w:tcPr>
            <w:tcW w:w="1985" w:type="dxa"/>
            <w:tcBorders>
              <w:top w:val="nil"/>
              <w:left w:val="nil"/>
              <w:bottom w:val="single" w:sz="4" w:space="0" w:color="auto"/>
              <w:right w:val="single" w:sz="4" w:space="0" w:color="auto"/>
            </w:tcBorders>
            <w:shd w:val="clear" w:color="auto" w:fill="auto"/>
            <w:noWrap/>
            <w:vAlign w:val="bottom"/>
          </w:tcPr>
          <w:p w14:paraId="267342B8"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7414</w:t>
            </w:r>
          </w:p>
        </w:tc>
        <w:tc>
          <w:tcPr>
            <w:tcW w:w="1843" w:type="dxa"/>
            <w:tcBorders>
              <w:top w:val="nil"/>
              <w:left w:val="nil"/>
              <w:bottom w:val="single" w:sz="4" w:space="0" w:color="auto"/>
              <w:right w:val="single" w:sz="4" w:space="0" w:color="auto"/>
            </w:tcBorders>
            <w:shd w:val="clear" w:color="auto" w:fill="auto"/>
            <w:noWrap/>
            <w:vAlign w:val="bottom"/>
          </w:tcPr>
          <w:p w14:paraId="2ED34E2F"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13449</w:t>
            </w:r>
          </w:p>
        </w:tc>
      </w:tr>
      <w:tr w:rsidR="00F85354" w:rsidRPr="00205856" w14:paraId="3BB35C4D"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9F8592D"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278200F8"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|3*fx_low +1* fy_low|</w:t>
            </w:r>
          </w:p>
        </w:tc>
        <w:tc>
          <w:tcPr>
            <w:tcW w:w="1842" w:type="dxa"/>
            <w:tcBorders>
              <w:top w:val="nil"/>
              <w:left w:val="nil"/>
              <w:bottom w:val="single" w:sz="4" w:space="0" w:color="auto"/>
              <w:right w:val="single" w:sz="4" w:space="0" w:color="auto"/>
            </w:tcBorders>
            <w:shd w:val="clear" w:color="auto" w:fill="auto"/>
            <w:noWrap/>
            <w:vAlign w:val="center"/>
          </w:tcPr>
          <w:p w14:paraId="416BF9F8"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|3*fx_high +1* fy_high|</w:t>
            </w:r>
          </w:p>
        </w:tc>
        <w:tc>
          <w:tcPr>
            <w:tcW w:w="1985" w:type="dxa"/>
            <w:tcBorders>
              <w:top w:val="nil"/>
              <w:left w:val="nil"/>
              <w:bottom w:val="single" w:sz="4" w:space="0" w:color="auto"/>
              <w:right w:val="single" w:sz="4" w:space="0" w:color="auto"/>
            </w:tcBorders>
            <w:shd w:val="clear" w:color="auto" w:fill="auto"/>
            <w:noWrap/>
            <w:vAlign w:val="center"/>
          </w:tcPr>
          <w:p w14:paraId="66616AB2"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|3*fy_low + 1*fx_low|</w:t>
            </w:r>
          </w:p>
        </w:tc>
        <w:tc>
          <w:tcPr>
            <w:tcW w:w="1843" w:type="dxa"/>
            <w:tcBorders>
              <w:top w:val="nil"/>
              <w:left w:val="nil"/>
              <w:bottom w:val="single" w:sz="4" w:space="0" w:color="auto"/>
              <w:right w:val="single" w:sz="4" w:space="0" w:color="auto"/>
            </w:tcBorders>
            <w:shd w:val="clear" w:color="auto" w:fill="auto"/>
            <w:noWrap/>
            <w:vAlign w:val="center"/>
          </w:tcPr>
          <w:p w14:paraId="42471311"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|3*fy_high + 1*fx_high|</w:t>
            </w:r>
          </w:p>
        </w:tc>
      </w:tr>
      <w:tr w:rsidR="00F85354" w:rsidRPr="00205856" w14:paraId="6818A73D"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AE8C9BD"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7F905AB5"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3480</w:t>
            </w:r>
          </w:p>
        </w:tc>
        <w:tc>
          <w:tcPr>
            <w:tcW w:w="1842" w:type="dxa"/>
            <w:tcBorders>
              <w:top w:val="nil"/>
              <w:left w:val="nil"/>
              <w:bottom w:val="single" w:sz="4" w:space="0" w:color="auto"/>
              <w:right w:val="single" w:sz="4" w:space="0" w:color="auto"/>
            </w:tcBorders>
            <w:shd w:val="clear" w:color="auto" w:fill="auto"/>
            <w:noWrap/>
            <w:vAlign w:val="bottom"/>
          </w:tcPr>
          <w:p w14:paraId="5FF4C61E"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3710</w:t>
            </w:r>
          </w:p>
        </w:tc>
        <w:tc>
          <w:tcPr>
            <w:tcW w:w="1985" w:type="dxa"/>
            <w:tcBorders>
              <w:top w:val="nil"/>
              <w:left w:val="nil"/>
              <w:bottom w:val="single" w:sz="4" w:space="0" w:color="auto"/>
              <w:right w:val="single" w:sz="4" w:space="0" w:color="auto"/>
            </w:tcBorders>
            <w:shd w:val="clear" w:color="auto" w:fill="auto"/>
            <w:noWrap/>
            <w:vAlign w:val="bottom"/>
          </w:tcPr>
          <w:p w14:paraId="4C614A2F"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8228</w:t>
            </w:r>
          </w:p>
        </w:tc>
        <w:tc>
          <w:tcPr>
            <w:tcW w:w="1843" w:type="dxa"/>
            <w:tcBorders>
              <w:top w:val="nil"/>
              <w:left w:val="nil"/>
              <w:bottom w:val="single" w:sz="4" w:space="0" w:color="auto"/>
              <w:right w:val="single" w:sz="4" w:space="0" w:color="auto"/>
            </w:tcBorders>
            <w:shd w:val="clear" w:color="auto" w:fill="auto"/>
            <w:noWrap/>
            <w:vAlign w:val="bottom"/>
          </w:tcPr>
          <w:p w14:paraId="4B67CC62"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10098</w:t>
            </w:r>
          </w:p>
        </w:tc>
      </w:tr>
      <w:tr w:rsidR="00F85354" w:rsidRPr="00205856" w14:paraId="664E03FC"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4D4AE9F"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3E3BCCF9"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|fx_low – 4*fy_high|</w:t>
            </w:r>
          </w:p>
        </w:tc>
        <w:tc>
          <w:tcPr>
            <w:tcW w:w="1842" w:type="dxa"/>
            <w:tcBorders>
              <w:top w:val="nil"/>
              <w:left w:val="nil"/>
              <w:bottom w:val="single" w:sz="4" w:space="0" w:color="auto"/>
              <w:right w:val="single" w:sz="4" w:space="0" w:color="auto"/>
            </w:tcBorders>
            <w:shd w:val="clear" w:color="auto" w:fill="auto"/>
            <w:noWrap/>
            <w:vAlign w:val="center"/>
          </w:tcPr>
          <w:p w14:paraId="173343AD"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|fx_high – 4*fy_low|</w:t>
            </w:r>
          </w:p>
        </w:tc>
        <w:tc>
          <w:tcPr>
            <w:tcW w:w="1985" w:type="dxa"/>
            <w:tcBorders>
              <w:top w:val="nil"/>
              <w:left w:val="nil"/>
              <w:bottom w:val="single" w:sz="4" w:space="0" w:color="auto"/>
              <w:right w:val="single" w:sz="4" w:space="0" w:color="auto"/>
            </w:tcBorders>
            <w:shd w:val="clear" w:color="auto" w:fill="auto"/>
            <w:noWrap/>
            <w:vAlign w:val="center"/>
          </w:tcPr>
          <w:p w14:paraId="24B807CF"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|fy_low – 4*fx_high|</w:t>
            </w:r>
          </w:p>
        </w:tc>
        <w:tc>
          <w:tcPr>
            <w:tcW w:w="1843" w:type="dxa"/>
            <w:tcBorders>
              <w:top w:val="nil"/>
              <w:left w:val="nil"/>
              <w:bottom w:val="single" w:sz="4" w:space="0" w:color="auto"/>
              <w:right w:val="single" w:sz="4" w:space="0" w:color="auto"/>
            </w:tcBorders>
            <w:shd w:val="clear" w:color="auto" w:fill="auto"/>
            <w:noWrap/>
            <w:vAlign w:val="center"/>
          </w:tcPr>
          <w:p w14:paraId="4310605F"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|fy_high – 4*fx_low|</w:t>
            </w:r>
          </w:p>
        </w:tc>
      </w:tr>
      <w:tr w:rsidR="00F85354" w:rsidRPr="00205856" w14:paraId="371BD326"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9FBD4D4"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2D20B3A4"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3230</w:t>
            </w:r>
          </w:p>
        </w:tc>
        <w:tc>
          <w:tcPr>
            <w:tcW w:w="1842" w:type="dxa"/>
            <w:tcBorders>
              <w:top w:val="nil"/>
              <w:left w:val="nil"/>
              <w:bottom w:val="single" w:sz="4" w:space="0" w:color="auto"/>
              <w:right w:val="single" w:sz="4" w:space="0" w:color="auto"/>
            </w:tcBorders>
            <w:shd w:val="clear" w:color="auto" w:fill="auto"/>
            <w:noWrap/>
            <w:vAlign w:val="bottom"/>
          </w:tcPr>
          <w:p w14:paraId="5A986043"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3390</w:t>
            </w:r>
          </w:p>
        </w:tc>
        <w:tc>
          <w:tcPr>
            <w:tcW w:w="1985" w:type="dxa"/>
            <w:tcBorders>
              <w:top w:val="nil"/>
              <w:left w:val="nil"/>
              <w:bottom w:val="single" w:sz="4" w:space="0" w:color="auto"/>
              <w:right w:val="single" w:sz="4" w:space="0" w:color="auto"/>
            </w:tcBorders>
            <w:shd w:val="clear" w:color="auto" w:fill="auto"/>
            <w:noWrap/>
            <w:vAlign w:val="bottom"/>
          </w:tcPr>
          <w:p w14:paraId="22B1C155"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12351</w:t>
            </w:r>
          </w:p>
        </w:tc>
        <w:tc>
          <w:tcPr>
            <w:tcW w:w="1843" w:type="dxa"/>
            <w:tcBorders>
              <w:top w:val="nil"/>
              <w:left w:val="nil"/>
              <w:bottom w:val="single" w:sz="4" w:space="0" w:color="auto"/>
              <w:right w:val="single" w:sz="4" w:space="0" w:color="auto"/>
            </w:tcBorders>
            <w:shd w:val="clear" w:color="auto" w:fill="auto"/>
            <w:noWrap/>
            <w:vAlign w:val="bottom"/>
          </w:tcPr>
          <w:p w14:paraId="1852AF4D"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15986</w:t>
            </w:r>
          </w:p>
        </w:tc>
      </w:tr>
      <w:tr w:rsidR="00F85354" w:rsidRPr="00205856" w14:paraId="6591D909"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18018CB"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6A44023A"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|fx_low + 4*fy_low|</w:t>
            </w:r>
          </w:p>
        </w:tc>
        <w:tc>
          <w:tcPr>
            <w:tcW w:w="1842" w:type="dxa"/>
            <w:tcBorders>
              <w:top w:val="nil"/>
              <w:left w:val="nil"/>
              <w:bottom w:val="single" w:sz="4" w:space="0" w:color="auto"/>
              <w:right w:val="single" w:sz="4" w:space="0" w:color="auto"/>
            </w:tcBorders>
            <w:shd w:val="clear" w:color="auto" w:fill="auto"/>
            <w:noWrap/>
            <w:vAlign w:val="center"/>
          </w:tcPr>
          <w:p w14:paraId="4E166D25"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|fx_high + 4*fy_high|</w:t>
            </w:r>
          </w:p>
        </w:tc>
        <w:tc>
          <w:tcPr>
            <w:tcW w:w="1985" w:type="dxa"/>
            <w:tcBorders>
              <w:top w:val="nil"/>
              <w:left w:val="nil"/>
              <w:bottom w:val="single" w:sz="4" w:space="0" w:color="auto"/>
              <w:right w:val="single" w:sz="4" w:space="0" w:color="auto"/>
            </w:tcBorders>
            <w:shd w:val="clear" w:color="auto" w:fill="auto"/>
            <w:noWrap/>
            <w:vAlign w:val="center"/>
          </w:tcPr>
          <w:p w14:paraId="4D660ADE"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|fy_low + 4*fx_low|</w:t>
            </w:r>
          </w:p>
        </w:tc>
        <w:tc>
          <w:tcPr>
            <w:tcW w:w="1843" w:type="dxa"/>
            <w:tcBorders>
              <w:top w:val="nil"/>
              <w:left w:val="nil"/>
              <w:bottom w:val="single" w:sz="4" w:space="0" w:color="auto"/>
              <w:right w:val="single" w:sz="4" w:space="0" w:color="auto"/>
            </w:tcBorders>
            <w:shd w:val="clear" w:color="auto" w:fill="auto"/>
            <w:noWrap/>
            <w:vAlign w:val="center"/>
          </w:tcPr>
          <w:p w14:paraId="5EBBCC1A"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|fy_high + 4*fx_high|</w:t>
            </w:r>
          </w:p>
        </w:tc>
      </w:tr>
      <w:tr w:rsidR="00F85354" w:rsidRPr="00205856" w14:paraId="45BB3DBE"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7401513"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60753578"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10230</w:t>
            </w:r>
          </w:p>
        </w:tc>
        <w:tc>
          <w:tcPr>
            <w:tcW w:w="1842" w:type="dxa"/>
            <w:tcBorders>
              <w:top w:val="nil"/>
              <w:left w:val="nil"/>
              <w:bottom w:val="single" w:sz="4" w:space="0" w:color="auto"/>
              <w:right w:val="single" w:sz="4" w:space="0" w:color="auto"/>
            </w:tcBorders>
            <w:shd w:val="clear" w:color="auto" w:fill="auto"/>
            <w:noWrap/>
            <w:vAlign w:val="bottom"/>
          </w:tcPr>
          <w:p w14:paraId="0B9125F2"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10390</w:t>
            </w:r>
          </w:p>
        </w:tc>
        <w:tc>
          <w:tcPr>
            <w:tcW w:w="1985" w:type="dxa"/>
            <w:tcBorders>
              <w:top w:val="nil"/>
              <w:left w:val="nil"/>
              <w:bottom w:val="single" w:sz="4" w:space="0" w:color="auto"/>
              <w:right w:val="single" w:sz="4" w:space="0" w:color="auto"/>
            </w:tcBorders>
            <w:shd w:val="clear" w:color="auto" w:fill="auto"/>
            <w:noWrap/>
            <w:vAlign w:val="bottom"/>
          </w:tcPr>
          <w:p w14:paraId="5A697739"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14014</w:t>
            </w:r>
          </w:p>
        </w:tc>
        <w:tc>
          <w:tcPr>
            <w:tcW w:w="1843" w:type="dxa"/>
            <w:tcBorders>
              <w:top w:val="nil"/>
              <w:left w:val="nil"/>
              <w:bottom w:val="single" w:sz="4" w:space="0" w:color="auto"/>
              <w:right w:val="single" w:sz="4" w:space="0" w:color="auto"/>
            </w:tcBorders>
            <w:shd w:val="clear" w:color="auto" w:fill="auto"/>
            <w:noWrap/>
            <w:vAlign w:val="bottom"/>
          </w:tcPr>
          <w:p w14:paraId="1B0FBC65"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17649</w:t>
            </w:r>
          </w:p>
        </w:tc>
      </w:tr>
      <w:tr w:rsidR="00F85354" w:rsidRPr="00205856" w14:paraId="79078748"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B3C6DB4"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18495767"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|2*fx_low – 3*fy_high|</w:t>
            </w:r>
          </w:p>
        </w:tc>
        <w:tc>
          <w:tcPr>
            <w:tcW w:w="1842" w:type="dxa"/>
            <w:tcBorders>
              <w:top w:val="nil"/>
              <w:left w:val="nil"/>
              <w:bottom w:val="single" w:sz="4" w:space="0" w:color="auto"/>
              <w:right w:val="single" w:sz="4" w:space="0" w:color="auto"/>
            </w:tcBorders>
            <w:shd w:val="clear" w:color="auto" w:fill="auto"/>
            <w:noWrap/>
            <w:vAlign w:val="center"/>
          </w:tcPr>
          <w:p w14:paraId="50AAC90F"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|2*fx_high – 3*fy_low|</w:t>
            </w:r>
          </w:p>
        </w:tc>
        <w:tc>
          <w:tcPr>
            <w:tcW w:w="1985" w:type="dxa"/>
            <w:tcBorders>
              <w:top w:val="nil"/>
              <w:left w:val="nil"/>
              <w:bottom w:val="single" w:sz="4" w:space="0" w:color="auto"/>
              <w:right w:val="single" w:sz="4" w:space="0" w:color="auto"/>
            </w:tcBorders>
            <w:shd w:val="clear" w:color="auto" w:fill="auto"/>
            <w:noWrap/>
            <w:vAlign w:val="center"/>
          </w:tcPr>
          <w:p w14:paraId="42F01898"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|2*fy_low – 3*fx_high|</w:t>
            </w:r>
          </w:p>
        </w:tc>
        <w:tc>
          <w:tcPr>
            <w:tcW w:w="1843" w:type="dxa"/>
            <w:tcBorders>
              <w:top w:val="nil"/>
              <w:left w:val="nil"/>
              <w:bottom w:val="single" w:sz="4" w:space="0" w:color="auto"/>
              <w:right w:val="single" w:sz="4" w:space="0" w:color="auto"/>
            </w:tcBorders>
            <w:shd w:val="clear" w:color="auto" w:fill="auto"/>
            <w:noWrap/>
            <w:vAlign w:val="center"/>
          </w:tcPr>
          <w:p w14:paraId="0FEC5863"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|2*fy_high – 3*fx_low|</w:t>
            </w:r>
          </w:p>
        </w:tc>
      </w:tr>
      <w:tr w:rsidR="00F85354" w:rsidRPr="00205856" w14:paraId="62C20854"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0DDD3A3"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490CDF11"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2015</w:t>
            </w:r>
          </w:p>
        </w:tc>
        <w:tc>
          <w:tcPr>
            <w:tcW w:w="1842" w:type="dxa"/>
            <w:tcBorders>
              <w:top w:val="nil"/>
              <w:left w:val="nil"/>
              <w:bottom w:val="single" w:sz="4" w:space="0" w:color="auto"/>
              <w:right w:val="single" w:sz="4" w:space="0" w:color="auto"/>
            </w:tcBorders>
            <w:shd w:val="clear" w:color="auto" w:fill="auto"/>
            <w:noWrap/>
            <w:vAlign w:val="bottom"/>
          </w:tcPr>
          <w:p w14:paraId="0DD67AA0"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1770</w:t>
            </w:r>
          </w:p>
        </w:tc>
        <w:tc>
          <w:tcPr>
            <w:tcW w:w="1985" w:type="dxa"/>
            <w:tcBorders>
              <w:top w:val="nil"/>
              <w:left w:val="nil"/>
              <w:bottom w:val="single" w:sz="4" w:space="0" w:color="auto"/>
              <w:right w:val="single" w:sz="4" w:space="0" w:color="auto"/>
            </w:tcBorders>
            <w:shd w:val="clear" w:color="auto" w:fill="auto"/>
            <w:noWrap/>
            <w:vAlign w:val="bottom"/>
          </w:tcPr>
          <w:p w14:paraId="782B11BB"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8202</w:t>
            </w:r>
          </w:p>
        </w:tc>
        <w:tc>
          <w:tcPr>
            <w:tcW w:w="1843" w:type="dxa"/>
            <w:tcBorders>
              <w:top w:val="nil"/>
              <w:left w:val="nil"/>
              <w:bottom w:val="single" w:sz="4" w:space="0" w:color="auto"/>
              <w:right w:val="single" w:sz="4" w:space="0" w:color="auto"/>
            </w:tcBorders>
            <w:shd w:val="clear" w:color="auto" w:fill="auto"/>
            <w:noWrap/>
            <w:vAlign w:val="bottom"/>
          </w:tcPr>
          <w:p w14:paraId="27542952"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10972</w:t>
            </w:r>
          </w:p>
        </w:tc>
      </w:tr>
      <w:tr w:rsidR="00F85354" w:rsidRPr="00205856" w14:paraId="531D8F38"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8C65AAD"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7C9188B8"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|2*fx_low + 3*fy_low|</w:t>
            </w:r>
          </w:p>
        </w:tc>
        <w:tc>
          <w:tcPr>
            <w:tcW w:w="1842" w:type="dxa"/>
            <w:tcBorders>
              <w:top w:val="nil"/>
              <w:left w:val="nil"/>
              <w:bottom w:val="single" w:sz="4" w:space="0" w:color="auto"/>
              <w:right w:val="single" w:sz="4" w:space="0" w:color="auto"/>
            </w:tcBorders>
            <w:shd w:val="clear" w:color="auto" w:fill="auto"/>
            <w:noWrap/>
            <w:vAlign w:val="center"/>
          </w:tcPr>
          <w:p w14:paraId="7636EDEE"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|2*fx_high + 3*fy_high|</w:t>
            </w:r>
          </w:p>
        </w:tc>
        <w:tc>
          <w:tcPr>
            <w:tcW w:w="1985" w:type="dxa"/>
            <w:tcBorders>
              <w:top w:val="nil"/>
              <w:left w:val="nil"/>
              <w:bottom w:val="single" w:sz="4" w:space="0" w:color="auto"/>
              <w:right w:val="single" w:sz="4" w:space="0" w:color="auto"/>
            </w:tcBorders>
            <w:shd w:val="clear" w:color="auto" w:fill="auto"/>
            <w:noWrap/>
            <w:vAlign w:val="center"/>
          </w:tcPr>
          <w:p w14:paraId="3452C3AA"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|2*fy_low + 3*fx_low|</w:t>
            </w:r>
          </w:p>
        </w:tc>
        <w:tc>
          <w:tcPr>
            <w:tcW w:w="1843" w:type="dxa"/>
            <w:tcBorders>
              <w:top w:val="nil"/>
              <w:left w:val="nil"/>
              <w:bottom w:val="single" w:sz="4" w:space="0" w:color="auto"/>
              <w:right w:val="single" w:sz="4" w:space="0" w:color="auto"/>
            </w:tcBorders>
            <w:shd w:val="clear" w:color="auto" w:fill="auto"/>
            <w:noWrap/>
            <w:vAlign w:val="center"/>
          </w:tcPr>
          <w:p w14:paraId="66292281"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|2*fy_high + 3*fx_high|</w:t>
            </w:r>
          </w:p>
        </w:tc>
      </w:tr>
      <w:tr w:rsidR="00F85354" w:rsidRPr="00205856" w14:paraId="1258EF57"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00C47D0"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622BC2B0"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13740</w:t>
            </w:r>
          </w:p>
        </w:tc>
        <w:tc>
          <w:tcPr>
            <w:tcW w:w="1842" w:type="dxa"/>
            <w:tcBorders>
              <w:top w:val="nil"/>
              <w:left w:val="nil"/>
              <w:bottom w:val="single" w:sz="4" w:space="0" w:color="auto"/>
              <w:right w:val="single" w:sz="4" w:space="0" w:color="auto"/>
            </w:tcBorders>
            <w:shd w:val="clear" w:color="auto" w:fill="auto"/>
            <w:noWrap/>
            <w:vAlign w:val="bottom"/>
          </w:tcPr>
          <w:p w14:paraId="43D8C8C2"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14070</w:t>
            </w:r>
          </w:p>
        </w:tc>
        <w:tc>
          <w:tcPr>
            <w:tcW w:w="1985" w:type="dxa"/>
            <w:tcBorders>
              <w:top w:val="nil"/>
              <w:left w:val="nil"/>
              <w:bottom w:val="single" w:sz="4" w:space="0" w:color="auto"/>
              <w:right w:val="single" w:sz="4" w:space="0" w:color="auto"/>
            </w:tcBorders>
            <w:shd w:val="clear" w:color="auto" w:fill="auto"/>
            <w:noWrap/>
            <w:vAlign w:val="bottom"/>
          </w:tcPr>
          <w:p w14:paraId="6E9A86C0"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9042</w:t>
            </w:r>
          </w:p>
        </w:tc>
        <w:tc>
          <w:tcPr>
            <w:tcW w:w="1843" w:type="dxa"/>
            <w:tcBorders>
              <w:top w:val="nil"/>
              <w:left w:val="nil"/>
              <w:bottom w:val="single" w:sz="4" w:space="0" w:color="auto"/>
              <w:right w:val="single" w:sz="4" w:space="0" w:color="auto"/>
            </w:tcBorders>
            <w:shd w:val="clear" w:color="auto" w:fill="auto"/>
            <w:noWrap/>
            <w:vAlign w:val="bottom"/>
          </w:tcPr>
          <w:p w14:paraId="39307082"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10947</w:t>
            </w:r>
          </w:p>
        </w:tc>
      </w:tr>
    </w:tbl>
    <w:p w14:paraId="78E29459" w14:textId="77777777" w:rsidR="00F85354" w:rsidRPr="00205856" w:rsidRDefault="00F85354" w:rsidP="00F85354">
      <w:pPr>
        <w:rPr>
          <w:lang w:eastAsia="ko-KR"/>
        </w:rPr>
      </w:pPr>
    </w:p>
    <w:p w14:paraId="27621FEE" w14:textId="77777777" w:rsidR="00F85354" w:rsidRDefault="00F85354" w:rsidP="00F85354">
      <w:pPr>
        <w:rPr>
          <w:lang w:eastAsia="ko-KR"/>
        </w:rPr>
      </w:pPr>
      <w:r w:rsidRPr="00205856">
        <w:rPr>
          <w:lang w:eastAsia="ko-KR"/>
        </w:rPr>
        <w:t xml:space="preserve">Based on the </w:t>
      </w:r>
      <w:r w:rsidRPr="00205856">
        <w:rPr>
          <w:lang w:val="en-US" w:eastAsia="zh-CN"/>
        </w:rPr>
        <w:t>t</w:t>
      </w:r>
      <w:r w:rsidRPr="00205856">
        <w:rPr>
          <w:lang w:eastAsia="ko-KR"/>
        </w:rPr>
        <w:t xml:space="preserve">ables above it can be seen that </w:t>
      </w:r>
    </w:p>
    <w:p w14:paraId="68F8D3F9" w14:textId="299AC448" w:rsidR="008A79F5" w:rsidRDefault="008A79F5" w:rsidP="00F85354">
      <w:pPr>
        <w:rPr>
          <w:lang w:eastAsia="ko-KR"/>
        </w:rPr>
      </w:pPr>
      <w:r w:rsidRPr="00205856">
        <w:rPr>
          <w:lang w:eastAsia="ko-KR"/>
        </w:rPr>
        <w:t>n48 + n70 IMD4 may affect Rx frequencies of band n77.</w:t>
      </w:r>
    </w:p>
    <w:p w14:paraId="3168B455" w14:textId="7B7DD542" w:rsidR="008A79F5" w:rsidRPr="00205856" w:rsidRDefault="008A79F5" w:rsidP="00F85354">
      <w:pPr>
        <w:rPr>
          <w:lang w:eastAsia="ko-KR"/>
        </w:rPr>
      </w:pPr>
      <w:r w:rsidRPr="00205856">
        <w:rPr>
          <w:lang w:eastAsia="ko-KR"/>
        </w:rPr>
        <w:t>n70 + n77 IMD4 and IMD5 may affect Rx frequencies of band n48.</w:t>
      </w:r>
    </w:p>
    <w:p w14:paraId="667AC0EA" w14:textId="77777777" w:rsidR="00F85354" w:rsidRPr="00205856" w:rsidRDefault="00F85354" w:rsidP="00F85354">
      <w:pPr>
        <w:pStyle w:val="affb"/>
        <w:rPr>
          <w:lang w:eastAsia="ko-KR"/>
        </w:rPr>
      </w:pPr>
    </w:p>
    <w:p w14:paraId="0E47BA10" w14:textId="7A5B1DA4" w:rsidR="00F85354" w:rsidRPr="00AB6990" w:rsidRDefault="00F85354" w:rsidP="00F85354">
      <w:pPr>
        <w:pStyle w:val="41"/>
      </w:pPr>
      <w:bookmarkStart w:id="257" w:name="_Toc136288252"/>
      <w:r w:rsidRPr="00F85354">
        <w:rPr>
          <w:rFonts w:hint="eastAsia"/>
        </w:rPr>
        <w:lastRenderedPageBreak/>
        <w:t>5.</w:t>
      </w:r>
      <w:r>
        <w:t>20</w:t>
      </w:r>
      <w:r w:rsidRPr="00AB6990">
        <w:t>.2.2</w:t>
      </w:r>
      <w:r w:rsidRPr="00AB6990">
        <w:tab/>
        <w:t>REFSENS requirements</w:t>
      </w:r>
      <w:bookmarkEnd w:id="257"/>
    </w:p>
    <w:p w14:paraId="70B99E40" w14:textId="77777777" w:rsidR="00F85354" w:rsidRPr="00205856" w:rsidRDefault="00F85354" w:rsidP="00F85354">
      <w:r w:rsidRPr="00205856">
        <w:rPr>
          <w:lang w:eastAsia="ko-KR"/>
        </w:rPr>
        <w:t xml:space="preserve">IMD frequencies shown in the previous section do not apply as </w:t>
      </w:r>
      <w:r w:rsidRPr="00205856">
        <w:rPr>
          <w:lang w:val="en-US"/>
        </w:rPr>
        <w:t xml:space="preserve">there is no simultaneous Tx/Rx operation between NR n48 and n77 carriers. </w:t>
      </w:r>
      <w:r w:rsidRPr="00205856">
        <w:t>Thus, there is no additional co-existence issue is identified.</w:t>
      </w:r>
    </w:p>
    <w:p w14:paraId="1BF8DE0F" w14:textId="77777777" w:rsidR="00F85354" w:rsidRPr="00205856" w:rsidRDefault="00F85354" w:rsidP="00F85354">
      <w:pPr>
        <w:rPr>
          <w:lang w:val="en-US"/>
        </w:rPr>
      </w:pPr>
    </w:p>
    <w:p w14:paraId="0D818C27" w14:textId="1063AA3F" w:rsidR="00967CEA" w:rsidRPr="00AB6990" w:rsidRDefault="00967CEA" w:rsidP="00AB6990">
      <w:pPr>
        <w:pStyle w:val="21"/>
      </w:pPr>
      <w:bookmarkStart w:id="258" w:name="_Toc136288253"/>
      <w:r w:rsidRPr="00AB6990">
        <w:t>5.</w:t>
      </w:r>
      <w:r>
        <w:t>21</w:t>
      </w:r>
      <w:r w:rsidRPr="00AB6990">
        <w:tab/>
        <w:t>CA_n66-n70-n77</w:t>
      </w:r>
      <w:bookmarkEnd w:id="258"/>
    </w:p>
    <w:p w14:paraId="3DEA7309" w14:textId="15C82919" w:rsidR="00967CEA" w:rsidRPr="007968C4" w:rsidRDefault="00967CEA" w:rsidP="00967CEA">
      <w:pPr>
        <w:pStyle w:val="31"/>
        <w:rPr>
          <w:lang w:val="en-US"/>
        </w:rPr>
      </w:pPr>
      <w:bookmarkStart w:id="259" w:name="_Toc136288254"/>
      <w:r>
        <w:t>5.21</w:t>
      </w:r>
      <w:r w:rsidRPr="007968C4">
        <w:t>.1</w:t>
      </w:r>
      <w:r w:rsidRPr="007968C4">
        <w:tab/>
      </w:r>
      <w:r w:rsidRPr="007968C4">
        <w:rPr>
          <w:rFonts w:cs="Arial"/>
          <w:szCs w:val="28"/>
          <w:lang w:val="en-US" w:eastAsia="zh-CN"/>
        </w:rPr>
        <w:t>Common for 1 band UL and 2 bands UL CA</w:t>
      </w:r>
      <w:bookmarkEnd w:id="259"/>
    </w:p>
    <w:p w14:paraId="664BE2F4" w14:textId="314EAFE2" w:rsidR="00967CEA" w:rsidRPr="007968C4" w:rsidRDefault="00967CEA" w:rsidP="00967CEA">
      <w:pPr>
        <w:pStyle w:val="41"/>
        <w:rPr>
          <w:lang w:val="en-US" w:eastAsia="ja-JP"/>
        </w:rPr>
      </w:pPr>
      <w:bookmarkStart w:id="260" w:name="_Toc136288255"/>
      <w:r>
        <w:t>5.21</w:t>
      </w:r>
      <w:r w:rsidRPr="007968C4">
        <w:t>.1.1</w:t>
      </w:r>
      <w:r w:rsidRPr="007968C4">
        <w:tab/>
      </w:r>
      <w:r w:rsidRPr="007968C4">
        <w:rPr>
          <w:rFonts w:cs="Arial"/>
          <w:lang w:eastAsia="zh-CN"/>
        </w:rPr>
        <w:t>Operating bands for CA</w:t>
      </w:r>
      <w:bookmarkEnd w:id="260"/>
    </w:p>
    <w:p w14:paraId="084E9DCF" w14:textId="0C931AAE" w:rsidR="00967CEA" w:rsidRPr="007968C4" w:rsidRDefault="00967CEA" w:rsidP="00967CEA">
      <w:pPr>
        <w:pStyle w:val="TH"/>
        <w:rPr>
          <w:color w:val="000000"/>
          <w:lang w:val="en-US"/>
        </w:rPr>
      </w:pPr>
      <w:r w:rsidRPr="007968C4">
        <w:rPr>
          <w:color w:val="000000"/>
          <w:lang w:val="en-US"/>
        </w:rPr>
        <w:t xml:space="preserve">Table </w:t>
      </w:r>
      <w:r>
        <w:rPr>
          <w:color w:val="000000"/>
          <w:lang w:val="en-US" w:eastAsia="zh-CN"/>
        </w:rPr>
        <w:t>5.21</w:t>
      </w:r>
      <w:r w:rsidRPr="007968C4">
        <w:rPr>
          <w:color w:val="000000"/>
          <w:lang w:val="en-US"/>
        </w:rPr>
        <w:t>.1.</w:t>
      </w:r>
      <w:r w:rsidRPr="007968C4">
        <w:rPr>
          <w:color w:val="000000"/>
          <w:lang w:val="en-US" w:eastAsia="zh-CN"/>
        </w:rPr>
        <w:t>1</w:t>
      </w:r>
      <w:r w:rsidRPr="007968C4">
        <w:rPr>
          <w:color w:val="000000"/>
          <w:lang w:val="en-US"/>
        </w:rPr>
        <w:t xml:space="preserve">-1: </w:t>
      </w:r>
      <w:r w:rsidRPr="007968C4">
        <w:rPr>
          <w:color w:val="000000"/>
        </w:rPr>
        <w:t>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967CEA" w:rsidRPr="007968C4" w14:paraId="206E9C77" w14:textId="77777777" w:rsidTr="00BC1FE2">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4B08C8A5" w14:textId="77777777" w:rsidR="00967CEA" w:rsidRPr="007968C4" w:rsidRDefault="00967CEA" w:rsidP="00BC1FE2">
            <w:pPr>
              <w:keepNext/>
              <w:keepLines/>
              <w:spacing w:after="0"/>
              <w:jc w:val="center"/>
              <w:rPr>
                <w:rFonts w:ascii="Arial" w:hAnsi="Arial"/>
                <w:b/>
                <w:color w:val="000000"/>
                <w:sz w:val="18"/>
              </w:rPr>
            </w:pPr>
            <w:r w:rsidRPr="007968C4">
              <w:rPr>
                <w:rFonts w:ascii="Arial" w:hAnsi="Arial"/>
                <w:b/>
                <w:color w:val="000000"/>
                <w:sz w:val="18"/>
                <w:lang w:eastAsia="zh-CN"/>
              </w:rPr>
              <w:t>NR</w:t>
            </w:r>
            <w:r w:rsidRPr="007968C4">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2B062F7E" w14:textId="77777777" w:rsidR="00967CEA" w:rsidRPr="007968C4" w:rsidRDefault="00967CEA" w:rsidP="00BC1FE2">
            <w:pPr>
              <w:keepNext/>
              <w:keepLines/>
              <w:spacing w:after="0"/>
              <w:jc w:val="center"/>
              <w:rPr>
                <w:rFonts w:ascii="Arial" w:hAnsi="Arial"/>
                <w:b/>
                <w:color w:val="000000"/>
                <w:sz w:val="18"/>
              </w:rPr>
            </w:pPr>
            <w:r w:rsidRPr="007968C4">
              <w:rPr>
                <w:rFonts w:ascii="Arial" w:hAnsi="Arial"/>
                <w:b/>
                <w:color w:val="000000"/>
                <w:sz w:val="18"/>
                <w:lang w:eastAsia="zh-CN"/>
              </w:rPr>
              <w:t>NR</w:t>
            </w:r>
            <w:r w:rsidRPr="007968C4">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2758CE8A" w14:textId="77777777" w:rsidR="00967CEA" w:rsidRPr="007968C4" w:rsidRDefault="00967CEA" w:rsidP="00BC1FE2">
            <w:pPr>
              <w:keepNext/>
              <w:keepLines/>
              <w:spacing w:after="0"/>
              <w:jc w:val="center"/>
              <w:rPr>
                <w:rFonts w:ascii="Arial" w:hAnsi="Arial"/>
                <w:b/>
                <w:color w:val="000000"/>
                <w:sz w:val="18"/>
              </w:rPr>
            </w:pPr>
            <w:r w:rsidRPr="007968C4">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4F84ED7" w14:textId="77777777" w:rsidR="00967CEA" w:rsidRPr="007968C4" w:rsidRDefault="00967CEA" w:rsidP="00BC1FE2">
            <w:pPr>
              <w:keepNext/>
              <w:keepLines/>
              <w:spacing w:after="0"/>
              <w:jc w:val="center"/>
              <w:rPr>
                <w:rFonts w:ascii="Arial" w:hAnsi="Arial"/>
                <w:b/>
                <w:color w:val="000000"/>
                <w:sz w:val="18"/>
              </w:rPr>
            </w:pPr>
            <w:r w:rsidRPr="007968C4">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14F54541" w14:textId="77777777" w:rsidR="00967CEA" w:rsidRPr="007968C4" w:rsidRDefault="00967CEA" w:rsidP="00BC1FE2">
            <w:pPr>
              <w:keepNext/>
              <w:keepLines/>
              <w:spacing w:after="0"/>
              <w:jc w:val="center"/>
              <w:rPr>
                <w:rFonts w:ascii="Arial" w:hAnsi="Arial"/>
                <w:b/>
                <w:color w:val="000000"/>
                <w:sz w:val="18"/>
              </w:rPr>
            </w:pPr>
            <w:r w:rsidRPr="007968C4">
              <w:rPr>
                <w:rFonts w:ascii="Arial" w:hAnsi="Arial"/>
                <w:b/>
                <w:color w:val="000000"/>
                <w:sz w:val="18"/>
              </w:rPr>
              <w:t>Duplex Mode</w:t>
            </w:r>
          </w:p>
        </w:tc>
      </w:tr>
      <w:tr w:rsidR="00967CEA" w:rsidRPr="007968C4" w14:paraId="46CBA2DC" w14:textId="77777777" w:rsidTr="00BC1FE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755081" w14:textId="77777777" w:rsidR="00967CEA" w:rsidRPr="007968C4" w:rsidRDefault="00967CEA" w:rsidP="00BC1FE2">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9E4573" w14:textId="77777777" w:rsidR="00967CEA" w:rsidRPr="007968C4" w:rsidRDefault="00967CEA" w:rsidP="00BC1FE2">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23DB056D" w14:textId="77777777" w:rsidR="00967CEA" w:rsidRPr="007968C4" w:rsidRDefault="00967CEA" w:rsidP="00BC1FE2">
            <w:pPr>
              <w:keepNext/>
              <w:keepLines/>
              <w:spacing w:after="0"/>
              <w:jc w:val="center"/>
              <w:rPr>
                <w:rFonts w:ascii="Arial" w:hAnsi="Arial"/>
                <w:b/>
                <w:color w:val="000000"/>
                <w:sz w:val="18"/>
              </w:rPr>
            </w:pPr>
            <w:r w:rsidRPr="007968C4">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246BE65D" w14:textId="77777777" w:rsidR="00967CEA" w:rsidRPr="007968C4" w:rsidRDefault="00967CEA" w:rsidP="00BC1FE2">
            <w:pPr>
              <w:keepNext/>
              <w:keepLines/>
              <w:spacing w:after="0"/>
              <w:jc w:val="center"/>
              <w:rPr>
                <w:rFonts w:ascii="Arial" w:hAnsi="Arial"/>
                <w:b/>
                <w:color w:val="000000"/>
                <w:sz w:val="18"/>
              </w:rPr>
            </w:pPr>
            <w:r w:rsidRPr="007968C4">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71475D" w14:textId="77777777" w:rsidR="00967CEA" w:rsidRPr="007968C4" w:rsidRDefault="00967CEA" w:rsidP="00BC1FE2">
            <w:pPr>
              <w:spacing w:after="0"/>
              <w:rPr>
                <w:rFonts w:ascii="Arial" w:hAnsi="Arial"/>
                <w:b/>
                <w:color w:val="000000"/>
                <w:sz w:val="18"/>
              </w:rPr>
            </w:pPr>
          </w:p>
        </w:tc>
      </w:tr>
      <w:tr w:rsidR="00967CEA" w:rsidRPr="007968C4" w14:paraId="0EFD2939" w14:textId="77777777" w:rsidTr="00BC1FE2">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33B73A" w14:textId="77777777" w:rsidR="00967CEA" w:rsidRPr="007968C4" w:rsidRDefault="00967CEA" w:rsidP="00BC1FE2">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08F5BA" w14:textId="77777777" w:rsidR="00967CEA" w:rsidRPr="007968C4" w:rsidRDefault="00967CEA" w:rsidP="00BC1FE2">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36C7A940" w14:textId="77777777" w:rsidR="00967CEA" w:rsidRPr="007968C4" w:rsidRDefault="00967CEA" w:rsidP="00BC1FE2">
            <w:pPr>
              <w:keepNext/>
              <w:keepLines/>
              <w:spacing w:after="0"/>
              <w:jc w:val="center"/>
              <w:rPr>
                <w:rFonts w:ascii="Arial" w:hAnsi="Arial"/>
                <w:b/>
                <w:color w:val="000000"/>
                <w:sz w:val="18"/>
              </w:rPr>
            </w:pPr>
            <w:r w:rsidRPr="007968C4">
              <w:rPr>
                <w:rFonts w:ascii="Arial" w:hAnsi="Arial"/>
                <w:b/>
                <w:color w:val="000000"/>
                <w:sz w:val="18"/>
              </w:rPr>
              <w:t>F</w:t>
            </w:r>
            <w:r w:rsidRPr="007968C4">
              <w:rPr>
                <w:rFonts w:ascii="Arial" w:hAnsi="Arial"/>
                <w:b/>
                <w:color w:val="000000"/>
                <w:sz w:val="18"/>
                <w:vertAlign w:val="subscript"/>
              </w:rPr>
              <w:t>UL_low</w:t>
            </w:r>
            <w:r w:rsidRPr="007968C4">
              <w:rPr>
                <w:rFonts w:ascii="Arial" w:hAnsi="Arial"/>
                <w:b/>
                <w:color w:val="000000"/>
                <w:sz w:val="18"/>
              </w:rPr>
              <w:t xml:space="preserve">  –  F</w:t>
            </w:r>
            <w:r w:rsidRPr="007968C4">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24B4DD6F" w14:textId="77777777" w:rsidR="00967CEA" w:rsidRPr="007968C4" w:rsidRDefault="00967CEA" w:rsidP="00BC1FE2">
            <w:pPr>
              <w:keepNext/>
              <w:keepLines/>
              <w:spacing w:after="0"/>
              <w:jc w:val="center"/>
              <w:rPr>
                <w:rFonts w:ascii="Arial" w:hAnsi="Arial"/>
                <w:b/>
                <w:color w:val="000000"/>
                <w:sz w:val="18"/>
              </w:rPr>
            </w:pPr>
            <w:r w:rsidRPr="007968C4">
              <w:rPr>
                <w:rFonts w:ascii="Arial" w:hAnsi="Arial"/>
                <w:b/>
                <w:color w:val="000000"/>
                <w:sz w:val="18"/>
              </w:rPr>
              <w:t>F</w:t>
            </w:r>
            <w:r w:rsidRPr="007968C4">
              <w:rPr>
                <w:rFonts w:ascii="Arial" w:hAnsi="Arial"/>
                <w:b/>
                <w:color w:val="000000"/>
                <w:sz w:val="18"/>
                <w:vertAlign w:val="subscript"/>
              </w:rPr>
              <w:t>DL_low</w:t>
            </w:r>
            <w:r w:rsidRPr="007968C4">
              <w:rPr>
                <w:rFonts w:ascii="Arial" w:hAnsi="Arial"/>
                <w:b/>
                <w:color w:val="000000"/>
                <w:sz w:val="18"/>
              </w:rPr>
              <w:t xml:space="preserve">  –  F</w:t>
            </w:r>
            <w:r w:rsidRPr="007968C4">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9FB55A" w14:textId="77777777" w:rsidR="00967CEA" w:rsidRPr="007968C4" w:rsidRDefault="00967CEA" w:rsidP="00BC1FE2">
            <w:pPr>
              <w:spacing w:after="0"/>
              <w:rPr>
                <w:rFonts w:ascii="Arial" w:hAnsi="Arial"/>
                <w:b/>
                <w:color w:val="000000"/>
                <w:sz w:val="18"/>
              </w:rPr>
            </w:pPr>
          </w:p>
        </w:tc>
      </w:tr>
      <w:tr w:rsidR="00967CEA" w:rsidRPr="007968C4" w14:paraId="4B770A7A" w14:textId="77777777" w:rsidTr="00BC1FE2">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212315EC" w14:textId="77777777" w:rsidR="00967CEA" w:rsidRPr="007968C4" w:rsidRDefault="00967CEA" w:rsidP="00BC1FE2">
            <w:pPr>
              <w:keepNext/>
              <w:keepLines/>
              <w:spacing w:after="0"/>
              <w:jc w:val="center"/>
              <w:rPr>
                <w:rFonts w:ascii="Arial" w:hAnsi="Arial"/>
                <w:color w:val="000000"/>
                <w:sz w:val="18"/>
                <w:lang w:eastAsia="zh-CN"/>
              </w:rPr>
            </w:pPr>
            <w:r w:rsidRPr="007968C4">
              <w:rPr>
                <w:rFonts w:ascii="Arial" w:eastAsia="宋体" w:hAnsi="Arial"/>
                <w:color w:val="000000"/>
                <w:sz w:val="18"/>
                <w:lang w:eastAsia="zh-CN"/>
              </w:rPr>
              <w:t>CA_n66-n70-n77</w:t>
            </w:r>
          </w:p>
        </w:tc>
        <w:tc>
          <w:tcPr>
            <w:tcW w:w="1067" w:type="dxa"/>
            <w:tcBorders>
              <w:top w:val="single" w:sz="4" w:space="0" w:color="auto"/>
              <w:left w:val="single" w:sz="4" w:space="0" w:color="auto"/>
              <w:bottom w:val="single" w:sz="4" w:space="0" w:color="auto"/>
              <w:right w:val="single" w:sz="4" w:space="0" w:color="auto"/>
            </w:tcBorders>
            <w:vAlign w:val="center"/>
            <w:hideMark/>
          </w:tcPr>
          <w:p w14:paraId="5A0CCAA3" w14:textId="77777777" w:rsidR="00967CEA" w:rsidRPr="007968C4" w:rsidRDefault="00967CEA" w:rsidP="00BC1FE2">
            <w:pPr>
              <w:keepNext/>
              <w:keepLines/>
              <w:spacing w:after="0"/>
              <w:jc w:val="center"/>
              <w:rPr>
                <w:rFonts w:ascii="Arial" w:hAnsi="Arial"/>
                <w:color w:val="000000"/>
                <w:sz w:val="18"/>
              </w:rPr>
            </w:pPr>
            <w:r w:rsidRPr="007968C4">
              <w:rPr>
                <w:rFonts w:ascii="Arial" w:hAnsi="Arial"/>
                <w:color w:val="000000"/>
                <w:sz w:val="18"/>
              </w:rPr>
              <w:t>n66</w:t>
            </w:r>
          </w:p>
        </w:tc>
        <w:tc>
          <w:tcPr>
            <w:tcW w:w="1212" w:type="dxa"/>
            <w:tcBorders>
              <w:top w:val="single" w:sz="4" w:space="0" w:color="auto"/>
              <w:left w:val="single" w:sz="4" w:space="0" w:color="auto"/>
              <w:bottom w:val="single" w:sz="4" w:space="0" w:color="auto"/>
              <w:right w:val="single" w:sz="4" w:space="0" w:color="auto"/>
            </w:tcBorders>
            <w:hideMark/>
          </w:tcPr>
          <w:p w14:paraId="37C6A921" w14:textId="77777777" w:rsidR="00967CEA" w:rsidRPr="007968C4" w:rsidRDefault="00967CEA" w:rsidP="00BC1FE2">
            <w:pPr>
              <w:keepNext/>
              <w:keepLines/>
              <w:spacing w:after="0"/>
              <w:jc w:val="right"/>
              <w:rPr>
                <w:rFonts w:ascii="Arial" w:hAnsi="Arial" w:cs="Arial"/>
                <w:color w:val="000000"/>
                <w:sz w:val="18"/>
                <w:lang w:eastAsia="zh-CN"/>
              </w:rPr>
            </w:pPr>
            <w:r w:rsidRPr="007968C4">
              <w:rPr>
                <w:rFonts w:ascii="Arial" w:hAnsi="Arial" w:cs="Arial"/>
                <w:sz w:val="18"/>
                <w:lang w:val="en-US" w:eastAsia="zh-CN"/>
              </w:rPr>
              <w:t>1710 MHz</w:t>
            </w:r>
          </w:p>
        </w:tc>
        <w:tc>
          <w:tcPr>
            <w:tcW w:w="317" w:type="dxa"/>
            <w:tcBorders>
              <w:top w:val="single" w:sz="4" w:space="0" w:color="auto"/>
              <w:left w:val="single" w:sz="4" w:space="0" w:color="auto"/>
              <w:bottom w:val="single" w:sz="4" w:space="0" w:color="auto"/>
              <w:right w:val="single" w:sz="4" w:space="0" w:color="auto"/>
            </w:tcBorders>
            <w:hideMark/>
          </w:tcPr>
          <w:p w14:paraId="5B532FA1" w14:textId="77777777" w:rsidR="00967CEA" w:rsidRPr="007968C4" w:rsidRDefault="00967CEA" w:rsidP="00BC1FE2">
            <w:pPr>
              <w:keepNext/>
              <w:keepLines/>
              <w:spacing w:after="0"/>
              <w:jc w:val="center"/>
              <w:rPr>
                <w:rFonts w:ascii="Arial" w:hAnsi="Arial" w:cs="Arial"/>
                <w:color w:val="000000"/>
                <w:sz w:val="18"/>
              </w:rPr>
            </w:pPr>
            <w:r w:rsidRPr="007968C4">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215708C2" w14:textId="77777777" w:rsidR="00967CEA" w:rsidRPr="007968C4" w:rsidRDefault="00967CEA" w:rsidP="00BC1FE2">
            <w:pPr>
              <w:keepNext/>
              <w:keepLines/>
              <w:spacing w:after="0"/>
              <w:rPr>
                <w:rFonts w:ascii="Arial" w:hAnsi="Arial" w:cs="Arial"/>
                <w:color w:val="000000"/>
                <w:sz w:val="18"/>
                <w:lang w:eastAsia="zh-CN"/>
              </w:rPr>
            </w:pPr>
            <w:r w:rsidRPr="007968C4">
              <w:rPr>
                <w:rFonts w:ascii="Arial" w:hAnsi="Arial" w:cs="Arial"/>
                <w:sz w:val="18"/>
                <w:lang w:val="en-US" w:eastAsia="zh-CN"/>
              </w:rPr>
              <w:t>1780 MHz</w:t>
            </w:r>
          </w:p>
        </w:tc>
        <w:tc>
          <w:tcPr>
            <w:tcW w:w="1210" w:type="dxa"/>
            <w:tcBorders>
              <w:top w:val="single" w:sz="4" w:space="0" w:color="auto"/>
              <w:left w:val="single" w:sz="4" w:space="0" w:color="auto"/>
              <w:bottom w:val="single" w:sz="4" w:space="0" w:color="auto"/>
              <w:right w:val="single" w:sz="4" w:space="0" w:color="auto"/>
            </w:tcBorders>
            <w:hideMark/>
          </w:tcPr>
          <w:p w14:paraId="22F7C914" w14:textId="77777777" w:rsidR="00967CEA" w:rsidRPr="007968C4" w:rsidRDefault="00967CEA" w:rsidP="00BC1FE2">
            <w:pPr>
              <w:keepNext/>
              <w:keepLines/>
              <w:spacing w:after="0"/>
              <w:jc w:val="right"/>
              <w:rPr>
                <w:rFonts w:ascii="Arial" w:hAnsi="Arial" w:cs="Arial"/>
                <w:color w:val="000000"/>
                <w:sz w:val="18"/>
                <w:lang w:eastAsia="zh-CN"/>
              </w:rPr>
            </w:pPr>
            <w:r w:rsidRPr="007968C4">
              <w:rPr>
                <w:rFonts w:ascii="Arial" w:hAnsi="Arial" w:cs="Arial"/>
                <w:sz w:val="18"/>
                <w:lang w:val="en-US"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14:paraId="16E9CC80" w14:textId="77777777" w:rsidR="00967CEA" w:rsidRPr="007968C4" w:rsidRDefault="00967CEA" w:rsidP="00BC1FE2">
            <w:pPr>
              <w:keepNext/>
              <w:keepLines/>
              <w:spacing w:after="0"/>
              <w:jc w:val="center"/>
              <w:rPr>
                <w:rFonts w:ascii="Arial" w:hAnsi="Arial" w:cs="Arial"/>
                <w:color w:val="000000"/>
                <w:sz w:val="18"/>
              </w:rPr>
            </w:pPr>
            <w:r w:rsidRPr="007968C4">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225701E0" w14:textId="77777777" w:rsidR="00967CEA" w:rsidRPr="007968C4" w:rsidRDefault="00967CEA" w:rsidP="00BC1FE2">
            <w:pPr>
              <w:keepNext/>
              <w:keepLines/>
              <w:spacing w:after="0"/>
              <w:rPr>
                <w:rFonts w:ascii="Arial" w:hAnsi="Arial" w:cs="Arial"/>
                <w:color w:val="000000"/>
                <w:sz w:val="18"/>
                <w:lang w:eastAsia="zh-CN"/>
              </w:rPr>
            </w:pPr>
            <w:r w:rsidRPr="007968C4">
              <w:rPr>
                <w:rFonts w:ascii="Arial" w:hAnsi="Arial" w:cs="Arial"/>
                <w:sz w:val="18"/>
                <w:lang w:val="en-US" w:eastAsia="zh-CN"/>
              </w:rPr>
              <w:t>2200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EEFAAC4" w14:textId="77777777" w:rsidR="00967CEA" w:rsidRPr="007968C4" w:rsidRDefault="00967CEA" w:rsidP="00BC1FE2">
            <w:pPr>
              <w:keepNext/>
              <w:keepLines/>
              <w:spacing w:after="0"/>
              <w:jc w:val="center"/>
              <w:rPr>
                <w:rFonts w:ascii="Arial" w:hAnsi="Arial"/>
                <w:color w:val="000000"/>
                <w:sz w:val="18"/>
                <w:lang w:eastAsia="zh-CN"/>
              </w:rPr>
            </w:pPr>
            <w:r w:rsidRPr="007968C4">
              <w:rPr>
                <w:rFonts w:ascii="Arial" w:hAnsi="Arial" w:cs="Arial"/>
                <w:sz w:val="18"/>
                <w:lang w:eastAsia="ja-JP"/>
              </w:rPr>
              <w:t>FDD</w:t>
            </w:r>
          </w:p>
        </w:tc>
      </w:tr>
      <w:tr w:rsidR="00967CEA" w:rsidRPr="007968C4" w14:paraId="5B76DED4" w14:textId="77777777" w:rsidTr="00BC1FE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D9CC1A" w14:textId="77777777" w:rsidR="00967CEA" w:rsidRPr="007968C4" w:rsidRDefault="00967CEA" w:rsidP="00BC1FE2">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2E77DCDC" w14:textId="77777777" w:rsidR="00967CEA" w:rsidRPr="007968C4" w:rsidRDefault="00967CEA" w:rsidP="00BC1FE2">
            <w:pPr>
              <w:keepNext/>
              <w:keepLines/>
              <w:spacing w:after="0"/>
              <w:jc w:val="center"/>
              <w:rPr>
                <w:rFonts w:ascii="Arial" w:hAnsi="Arial"/>
                <w:color w:val="000000"/>
                <w:sz w:val="18"/>
              </w:rPr>
            </w:pPr>
            <w:r w:rsidRPr="007968C4">
              <w:rPr>
                <w:rFonts w:ascii="Arial" w:eastAsia="宋体" w:hAnsi="Arial"/>
                <w:color w:val="000000"/>
                <w:sz w:val="18"/>
                <w:lang w:eastAsia="zh-CN"/>
              </w:rPr>
              <w:t>n70</w:t>
            </w:r>
          </w:p>
        </w:tc>
        <w:tc>
          <w:tcPr>
            <w:tcW w:w="1212" w:type="dxa"/>
            <w:tcBorders>
              <w:top w:val="single" w:sz="4" w:space="0" w:color="auto"/>
              <w:left w:val="single" w:sz="4" w:space="0" w:color="auto"/>
              <w:bottom w:val="single" w:sz="4" w:space="0" w:color="auto"/>
              <w:right w:val="single" w:sz="4" w:space="0" w:color="auto"/>
            </w:tcBorders>
            <w:vAlign w:val="center"/>
          </w:tcPr>
          <w:p w14:paraId="4760AE7A" w14:textId="77777777" w:rsidR="00967CEA" w:rsidRPr="007968C4" w:rsidRDefault="00967CEA" w:rsidP="00BC1FE2">
            <w:pPr>
              <w:keepNext/>
              <w:keepLines/>
              <w:spacing w:after="0"/>
              <w:jc w:val="right"/>
              <w:rPr>
                <w:rFonts w:ascii="Arial" w:hAnsi="Arial" w:cs="Arial"/>
                <w:color w:val="000000"/>
                <w:sz w:val="18"/>
                <w:lang w:eastAsia="zh-CN"/>
              </w:rPr>
            </w:pPr>
            <w:r w:rsidRPr="007968C4">
              <w:rPr>
                <w:rFonts w:ascii="Arial" w:hAnsi="Arial" w:cs="Arial"/>
                <w:sz w:val="18"/>
                <w:lang w:val="en-US" w:eastAsia="zh-CN"/>
              </w:rPr>
              <w:t>1695 MHz</w:t>
            </w:r>
          </w:p>
        </w:tc>
        <w:tc>
          <w:tcPr>
            <w:tcW w:w="317" w:type="dxa"/>
            <w:tcBorders>
              <w:top w:val="single" w:sz="4" w:space="0" w:color="auto"/>
              <w:left w:val="single" w:sz="4" w:space="0" w:color="auto"/>
              <w:bottom w:val="single" w:sz="4" w:space="0" w:color="auto"/>
              <w:right w:val="single" w:sz="4" w:space="0" w:color="auto"/>
            </w:tcBorders>
            <w:vAlign w:val="center"/>
          </w:tcPr>
          <w:p w14:paraId="63124DE4" w14:textId="77777777" w:rsidR="00967CEA" w:rsidRPr="007968C4" w:rsidRDefault="00967CEA" w:rsidP="00BC1FE2">
            <w:pPr>
              <w:keepNext/>
              <w:keepLines/>
              <w:spacing w:after="0"/>
              <w:jc w:val="center"/>
              <w:rPr>
                <w:rFonts w:ascii="Arial" w:hAnsi="Arial" w:cs="Arial"/>
                <w:color w:val="000000"/>
                <w:sz w:val="18"/>
              </w:rPr>
            </w:pPr>
            <w:r w:rsidRPr="007968C4">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50432049" w14:textId="77777777" w:rsidR="00967CEA" w:rsidRPr="007968C4" w:rsidRDefault="00967CEA" w:rsidP="00BC1FE2">
            <w:pPr>
              <w:keepNext/>
              <w:keepLines/>
              <w:spacing w:after="0"/>
              <w:rPr>
                <w:rFonts w:ascii="Arial" w:hAnsi="Arial" w:cs="Arial"/>
                <w:color w:val="000000"/>
                <w:sz w:val="18"/>
                <w:lang w:eastAsia="zh-CN"/>
              </w:rPr>
            </w:pPr>
            <w:r w:rsidRPr="007968C4">
              <w:rPr>
                <w:rFonts w:ascii="Arial" w:hAnsi="Arial" w:cs="Arial"/>
                <w:sz w:val="18"/>
                <w:lang w:val="en-US" w:eastAsia="zh-CN"/>
              </w:rPr>
              <w:t>1710 MHz</w:t>
            </w:r>
          </w:p>
        </w:tc>
        <w:tc>
          <w:tcPr>
            <w:tcW w:w="1210" w:type="dxa"/>
            <w:tcBorders>
              <w:top w:val="single" w:sz="4" w:space="0" w:color="auto"/>
              <w:left w:val="single" w:sz="4" w:space="0" w:color="auto"/>
              <w:bottom w:val="single" w:sz="4" w:space="0" w:color="auto"/>
              <w:right w:val="single" w:sz="4" w:space="0" w:color="auto"/>
            </w:tcBorders>
            <w:vAlign w:val="center"/>
          </w:tcPr>
          <w:p w14:paraId="3A3A5F0C" w14:textId="77777777" w:rsidR="00967CEA" w:rsidRPr="007968C4" w:rsidRDefault="00967CEA" w:rsidP="00BC1FE2">
            <w:pPr>
              <w:keepNext/>
              <w:keepLines/>
              <w:spacing w:after="0"/>
              <w:jc w:val="right"/>
              <w:rPr>
                <w:rFonts w:ascii="Arial" w:hAnsi="Arial" w:cs="Arial"/>
                <w:color w:val="000000"/>
                <w:sz w:val="18"/>
                <w:lang w:eastAsia="zh-CN"/>
              </w:rPr>
            </w:pPr>
            <w:r w:rsidRPr="007968C4">
              <w:rPr>
                <w:rFonts w:ascii="Arial" w:hAnsi="Arial" w:cs="Arial"/>
                <w:sz w:val="18"/>
                <w:lang w:val="en-US" w:eastAsia="zh-CN"/>
              </w:rPr>
              <w:t>1995 MHz</w:t>
            </w:r>
          </w:p>
        </w:tc>
        <w:tc>
          <w:tcPr>
            <w:tcW w:w="317" w:type="dxa"/>
            <w:tcBorders>
              <w:top w:val="single" w:sz="4" w:space="0" w:color="auto"/>
              <w:left w:val="single" w:sz="4" w:space="0" w:color="auto"/>
              <w:bottom w:val="single" w:sz="4" w:space="0" w:color="auto"/>
              <w:right w:val="single" w:sz="4" w:space="0" w:color="auto"/>
            </w:tcBorders>
            <w:vAlign w:val="center"/>
          </w:tcPr>
          <w:p w14:paraId="6C5D109F" w14:textId="77777777" w:rsidR="00967CEA" w:rsidRPr="007968C4" w:rsidRDefault="00967CEA" w:rsidP="00BC1FE2">
            <w:pPr>
              <w:keepNext/>
              <w:keepLines/>
              <w:spacing w:after="0"/>
              <w:jc w:val="right"/>
              <w:rPr>
                <w:rFonts w:ascii="Arial" w:hAnsi="Arial" w:cs="Arial"/>
                <w:color w:val="000000"/>
                <w:sz w:val="18"/>
                <w:lang w:eastAsia="zh-CN"/>
              </w:rPr>
            </w:pPr>
            <w:r w:rsidRPr="007968C4">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4953859E" w14:textId="77777777" w:rsidR="00967CEA" w:rsidRPr="007968C4" w:rsidRDefault="00967CEA" w:rsidP="00BC1FE2">
            <w:pPr>
              <w:keepNext/>
              <w:keepLines/>
              <w:spacing w:after="0"/>
              <w:rPr>
                <w:rFonts w:ascii="Arial" w:hAnsi="Arial" w:cs="Arial"/>
                <w:color w:val="000000"/>
                <w:sz w:val="18"/>
                <w:lang w:eastAsia="zh-CN"/>
              </w:rPr>
            </w:pPr>
            <w:r w:rsidRPr="007968C4">
              <w:rPr>
                <w:rFonts w:ascii="Arial" w:hAnsi="Arial" w:cs="Arial"/>
                <w:sz w:val="18"/>
                <w:lang w:val="en-US" w:eastAsia="zh-CN"/>
              </w:rPr>
              <w:t>2020 MHz</w:t>
            </w:r>
          </w:p>
        </w:tc>
        <w:tc>
          <w:tcPr>
            <w:tcW w:w="850" w:type="dxa"/>
            <w:tcBorders>
              <w:top w:val="single" w:sz="4" w:space="0" w:color="auto"/>
              <w:left w:val="single" w:sz="4" w:space="0" w:color="auto"/>
              <w:bottom w:val="single" w:sz="4" w:space="0" w:color="auto"/>
              <w:right w:val="single" w:sz="4" w:space="0" w:color="auto"/>
            </w:tcBorders>
            <w:vAlign w:val="center"/>
          </w:tcPr>
          <w:p w14:paraId="2439E0EE" w14:textId="77777777" w:rsidR="00967CEA" w:rsidRPr="007968C4" w:rsidRDefault="00967CEA" w:rsidP="00BC1FE2">
            <w:pPr>
              <w:keepNext/>
              <w:keepLines/>
              <w:spacing w:after="0"/>
              <w:jc w:val="center"/>
              <w:rPr>
                <w:rFonts w:ascii="Arial" w:hAnsi="Arial"/>
                <w:color w:val="000000"/>
                <w:sz w:val="18"/>
                <w:lang w:eastAsia="zh-CN"/>
              </w:rPr>
            </w:pPr>
            <w:r w:rsidRPr="007968C4">
              <w:rPr>
                <w:rFonts w:ascii="Arial" w:hAnsi="Arial" w:cs="Arial"/>
                <w:sz w:val="18"/>
                <w:lang w:eastAsia="ja-JP"/>
              </w:rPr>
              <w:t>FDD</w:t>
            </w:r>
          </w:p>
        </w:tc>
      </w:tr>
      <w:tr w:rsidR="00967CEA" w:rsidRPr="007968C4" w14:paraId="262FA3F9" w14:textId="77777777" w:rsidTr="00BC1FE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4F5915" w14:textId="77777777" w:rsidR="00967CEA" w:rsidRPr="007968C4" w:rsidRDefault="00967CEA" w:rsidP="00BC1FE2">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51197450" w14:textId="77777777" w:rsidR="00967CEA" w:rsidRPr="007968C4" w:rsidRDefault="00967CEA" w:rsidP="00BC1FE2">
            <w:pPr>
              <w:keepNext/>
              <w:keepLines/>
              <w:spacing w:after="0"/>
              <w:jc w:val="center"/>
              <w:rPr>
                <w:rFonts w:ascii="Arial" w:hAnsi="Arial"/>
                <w:color w:val="000000"/>
                <w:sz w:val="18"/>
                <w:lang w:eastAsia="zh-CN"/>
              </w:rPr>
            </w:pPr>
            <w:r w:rsidRPr="007968C4">
              <w:rPr>
                <w:rFonts w:ascii="Arial" w:eastAsia="宋体" w:hAnsi="Arial" w:cs="Arial"/>
                <w:sz w:val="18"/>
                <w:lang w:val="en-US" w:eastAsia="zh-CN"/>
              </w:rPr>
              <w:t>n77</w:t>
            </w:r>
          </w:p>
        </w:tc>
        <w:tc>
          <w:tcPr>
            <w:tcW w:w="1212" w:type="dxa"/>
            <w:tcBorders>
              <w:top w:val="single" w:sz="4" w:space="0" w:color="auto"/>
              <w:left w:val="single" w:sz="4" w:space="0" w:color="auto"/>
              <w:bottom w:val="single" w:sz="4" w:space="0" w:color="auto"/>
              <w:right w:val="single" w:sz="4" w:space="0" w:color="auto"/>
            </w:tcBorders>
            <w:vAlign w:val="center"/>
          </w:tcPr>
          <w:p w14:paraId="588FFA4D" w14:textId="77777777" w:rsidR="00967CEA" w:rsidRPr="007968C4" w:rsidRDefault="00967CEA" w:rsidP="00BC1FE2">
            <w:pPr>
              <w:keepNext/>
              <w:keepLines/>
              <w:spacing w:after="0"/>
              <w:jc w:val="right"/>
              <w:rPr>
                <w:rFonts w:ascii="Arial" w:hAnsi="Arial" w:cs="Arial"/>
                <w:color w:val="000000"/>
                <w:sz w:val="18"/>
                <w:lang w:eastAsia="zh-CN"/>
              </w:rPr>
            </w:pPr>
            <w:r w:rsidRPr="007968C4">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268242A0" w14:textId="77777777" w:rsidR="00967CEA" w:rsidRPr="007968C4" w:rsidRDefault="00967CEA" w:rsidP="00BC1FE2">
            <w:pPr>
              <w:keepNext/>
              <w:keepLines/>
              <w:spacing w:after="0"/>
              <w:jc w:val="center"/>
              <w:rPr>
                <w:rFonts w:ascii="Arial" w:hAnsi="Arial" w:cs="Arial"/>
                <w:color w:val="000000"/>
                <w:sz w:val="18"/>
              </w:rPr>
            </w:pPr>
            <w:r w:rsidRPr="007968C4">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6E42C81E" w14:textId="77777777" w:rsidR="00967CEA" w:rsidRPr="007968C4" w:rsidRDefault="00967CEA" w:rsidP="00BC1FE2">
            <w:pPr>
              <w:keepNext/>
              <w:keepLines/>
              <w:spacing w:after="0"/>
              <w:rPr>
                <w:rFonts w:ascii="Arial" w:hAnsi="Arial" w:cs="Arial"/>
                <w:color w:val="000000"/>
                <w:sz w:val="18"/>
                <w:lang w:eastAsia="zh-CN"/>
              </w:rPr>
            </w:pPr>
            <w:r w:rsidRPr="007968C4">
              <w:rPr>
                <w:rFonts w:ascii="Arial" w:hAnsi="Arial" w:cs="Arial"/>
                <w:sz w:val="18"/>
                <w:lang w:val="en-US" w:eastAsia="zh-CN"/>
              </w:rPr>
              <w:t>4200 MHz</w:t>
            </w:r>
          </w:p>
        </w:tc>
        <w:tc>
          <w:tcPr>
            <w:tcW w:w="1210" w:type="dxa"/>
            <w:tcBorders>
              <w:top w:val="single" w:sz="4" w:space="0" w:color="auto"/>
              <w:left w:val="single" w:sz="4" w:space="0" w:color="auto"/>
              <w:bottom w:val="single" w:sz="4" w:space="0" w:color="auto"/>
              <w:right w:val="single" w:sz="4" w:space="0" w:color="auto"/>
            </w:tcBorders>
            <w:vAlign w:val="center"/>
          </w:tcPr>
          <w:p w14:paraId="1304187E" w14:textId="77777777" w:rsidR="00967CEA" w:rsidRPr="007968C4" w:rsidRDefault="00967CEA" w:rsidP="00BC1FE2">
            <w:pPr>
              <w:keepNext/>
              <w:keepLines/>
              <w:spacing w:after="0"/>
              <w:jc w:val="right"/>
              <w:rPr>
                <w:rFonts w:ascii="Arial" w:hAnsi="Arial" w:cs="Arial"/>
                <w:color w:val="000000"/>
                <w:sz w:val="18"/>
                <w:lang w:eastAsia="zh-CN"/>
              </w:rPr>
            </w:pPr>
            <w:r w:rsidRPr="007968C4">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1F2C5B57" w14:textId="77777777" w:rsidR="00967CEA" w:rsidRPr="007968C4" w:rsidRDefault="00967CEA" w:rsidP="00BC1FE2">
            <w:pPr>
              <w:keepNext/>
              <w:keepLines/>
              <w:spacing w:after="0"/>
              <w:jc w:val="center"/>
              <w:rPr>
                <w:rFonts w:ascii="Arial" w:hAnsi="Arial" w:cs="Arial"/>
                <w:color w:val="000000"/>
                <w:sz w:val="18"/>
              </w:rPr>
            </w:pPr>
            <w:r w:rsidRPr="007968C4">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03B8C99D" w14:textId="77777777" w:rsidR="00967CEA" w:rsidRPr="007968C4" w:rsidRDefault="00967CEA" w:rsidP="00BC1FE2">
            <w:pPr>
              <w:keepNext/>
              <w:keepLines/>
              <w:spacing w:after="0"/>
              <w:rPr>
                <w:rFonts w:ascii="Arial" w:hAnsi="Arial" w:cs="Arial"/>
                <w:color w:val="000000"/>
                <w:sz w:val="18"/>
                <w:lang w:eastAsia="zh-CN"/>
              </w:rPr>
            </w:pPr>
            <w:r w:rsidRPr="007968C4">
              <w:rPr>
                <w:rFonts w:ascii="Arial" w:hAnsi="Arial" w:cs="Arial"/>
                <w:sz w:val="18"/>
                <w:lang w:val="en-US" w:eastAsia="zh-CN"/>
              </w:rPr>
              <w:t>4200 MHz</w:t>
            </w:r>
          </w:p>
        </w:tc>
        <w:tc>
          <w:tcPr>
            <w:tcW w:w="850" w:type="dxa"/>
            <w:tcBorders>
              <w:top w:val="single" w:sz="4" w:space="0" w:color="auto"/>
              <w:left w:val="single" w:sz="4" w:space="0" w:color="auto"/>
              <w:bottom w:val="single" w:sz="4" w:space="0" w:color="auto"/>
              <w:right w:val="single" w:sz="4" w:space="0" w:color="auto"/>
            </w:tcBorders>
            <w:vAlign w:val="center"/>
          </w:tcPr>
          <w:p w14:paraId="631B3791" w14:textId="77777777" w:rsidR="00967CEA" w:rsidRPr="007968C4" w:rsidRDefault="00967CEA" w:rsidP="00BC1FE2">
            <w:pPr>
              <w:keepNext/>
              <w:keepLines/>
              <w:spacing w:after="0"/>
              <w:jc w:val="center"/>
              <w:rPr>
                <w:rFonts w:ascii="Arial" w:hAnsi="Arial" w:cs="Arial"/>
                <w:color w:val="000000"/>
                <w:sz w:val="18"/>
                <w:szCs w:val="18"/>
                <w:lang w:eastAsia="zh-CN"/>
              </w:rPr>
            </w:pPr>
            <w:r w:rsidRPr="007968C4">
              <w:rPr>
                <w:rFonts w:ascii="Arial" w:hAnsi="Arial" w:cs="Arial"/>
                <w:sz w:val="18"/>
                <w:lang w:eastAsia="ja-JP"/>
              </w:rPr>
              <w:t>TDD</w:t>
            </w:r>
          </w:p>
        </w:tc>
      </w:tr>
    </w:tbl>
    <w:p w14:paraId="0CB24953" w14:textId="77777777" w:rsidR="00967CEA" w:rsidRPr="007968C4" w:rsidRDefault="00967CEA" w:rsidP="00967CEA">
      <w:pPr>
        <w:rPr>
          <w:lang w:eastAsia="ko-KR"/>
        </w:rPr>
      </w:pPr>
    </w:p>
    <w:p w14:paraId="2EB39BAB" w14:textId="109F692D" w:rsidR="00967CEA" w:rsidRPr="007968C4" w:rsidRDefault="00967CEA" w:rsidP="00967CEA">
      <w:pPr>
        <w:pStyle w:val="41"/>
        <w:rPr>
          <w:lang w:val="en-US" w:eastAsia="ja-JP"/>
        </w:rPr>
      </w:pPr>
      <w:bookmarkStart w:id="261" w:name="_Toc136288256"/>
      <w:r>
        <w:rPr>
          <w:rFonts w:hint="eastAsia"/>
          <w:lang w:val="en-US" w:eastAsia="zh-CN"/>
        </w:rPr>
        <w:t>5.</w:t>
      </w:r>
      <w:r>
        <w:rPr>
          <w:lang w:val="en-US" w:eastAsia="zh-CN"/>
        </w:rPr>
        <w:t>21</w:t>
      </w:r>
      <w:r w:rsidRPr="007968C4">
        <w:rPr>
          <w:rFonts w:hint="eastAsia"/>
          <w:lang w:eastAsia="zh-CN"/>
        </w:rPr>
        <w:t>.</w:t>
      </w:r>
      <w:r w:rsidRPr="007968C4">
        <w:rPr>
          <w:lang w:eastAsia="zh-CN"/>
        </w:rPr>
        <w:t>1.2</w:t>
      </w:r>
      <w:r w:rsidRPr="007968C4">
        <w:rPr>
          <w:lang w:eastAsia="zh-CN"/>
        </w:rPr>
        <w:tab/>
        <w:t xml:space="preserve">Channel bandwidths per operating band for </w:t>
      </w:r>
      <w:r w:rsidRPr="007968C4">
        <w:rPr>
          <w:rFonts w:hint="eastAsia"/>
          <w:lang w:eastAsia="zh-CN"/>
        </w:rPr>
        <w:t>CA</w:t>
      </w:r>
      <w:bookmarkEnd w:id="261"/>
    </w:p>
    <w:p w14:paraId="3B67B089" w14:textId="0D4C33F9" w:rsidR="00967CEA" w:rsidRPr="007968C4" w:rsidRDefault="00967CEA" w:rsidP="00967CEA">
      <w:pPr>
        <w:pStyle w:val="TH"/>
        <w:rPr>
          <w:rFonts w:cs="Arial"/>
          <w:lang w:val="en-US" w:eastAsia="zh-CN"/>
        </w:rPr>
      </w:pPr>
      <w:r w:rsidRPr="007968C4">
        <w:rPr>
          <w:rFonts w:cs="Arial"/>
        </w:rPr>
        <w:t xml:space="preserve">Table </w:t>
      </w:r>
      <w:r>
        <w:rPr>
          <w:rFonts w:cs="Arial" w:hint="eastAsia"/>
          <w:lang w:val="en-US" w:eastAsia="zh-CN"/>
        </w:rPr>
        <w:t>5.</w:t>
      </w:r>
      <w:r>
        <w:rPr>
          <w:rFonts w:cs="Arial"/>
          <w:lang w:val="en-US" w:eastAsia="zh-CN"/>
        </w:rPr>
        <w:t>21</w:t>
      </w:r>
      <w:r w:rsidRPr="007968C4">
        <w:rPr>
          <w:rFonts w:cs="Arial"/>
          <w:lang w:eastAsia="zh-CN"/>
        </w:rPr>
        <w:t>.1.2</w:t>
      </w:r>
      <w:r w:rsidRPr="007968C4">
        <w:rPr>
          <w:rFonts w:cs="Arial"/>
        </w:rPr>
        <w:t xml:space="preserve">-1: Supported </w:t>
      </w:r>
      <w:r w:rsidRPr="007968C4">
        <w:rPr>
          <w:rFonts w:cs="Arial"/>
          <w:lang w:eastAsia="ja-JP"/>
        </w:rPr>
        <w:t>b</w:t>
      </w:r>
      <w:r w:rsidRPr="007968C4">
        <w:rPr>
          <w:rFonts w:cs="Arial"/>
        </w:rPr>
        <w:t xml:space="preserve">andwidths per </w:t>
      </w:r>
      <w:r w:rsidRPr="007968C4">
        <w:rPr>
          <w:rFonts w:cs="Arial"/>
          <w:lang w:val="en-US" w:eastAsia="zh-CN"/>
        </w:rPr>
        <w:t>CA</w:t>
      </w:r>
      <w:r w:rsidRPr="007968C4">
        <w:rPr>
          <w:rFonts w:cs="Arial"/>
          <w:lang w:eastAsia="zh-CN"/>
        </w:rPr>
        <w:t xml:space="preserve"> band combination of </w:t>
      </w:r>
      <w:r w:rsidRPr="007968C4">
        <w:rPr>
          <w:rFonts w:cs="Arial"/>
          <w:lang w:val="en-US" w:eastAsia="zh-CN"/>
        </w:rPr>
        <w:t>band n66+n70+n77</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967CEA" w:rsidRPr="007968C4" w14:paraId="7F9ED5EA" w14:textId="77777777" w:rsidTr="00BC1FE2">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13EC4134" w14:textId="77777777" w:rsidR="00967CEA" w:rsidRPr="007968C4" w:rsidRDefault="00967CEA" w:rsidP="00BC1FE2">
            <w:pPr>
              <w:pStyle w:val="TAH"/>
              <w:overflowPunct w:val="0"/>
              <w:autoSpaceDE w:val="0"/>
              <w:autoSpaceDN w:val="0"/>
              <w:adjustRightInd w:val="0"/>
              <w:rPr>
                <w:szCs w:val="18"/>
                <w:lang w:eastAsia="zh-CN"/>
              </w:rPr>
            </w:pPr>
            <w:r w:rsidRPr="007968C4">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698E1BAA" w14:textId="77777777" w:rsidR="00967CEA" w:rsidRPr="007968C4" w:rsidRDefault="00967CEA" w:rsidP="00BC1FE2">
            <w:pPr>
              <w:pStyle w:val="TAH"/>
              <w:overflowPunct w:val="0"/>
              <w:autoSpaceDE w:val="0"/>
              <w:autoSpaceDN w:val="0"/>
              <w:adjustRightInd w:val="0"/>
              <w:rPr>
                <w:szCs w:val="18"/>
                <w:lang w:eastAsia="zh-CN"/>
              </w:rPr>
            </w:pPr>
            <w:r w:rsidRPr="007968C4">
              <w:t>Uplink CA configuration</w:t>
            </w:r>
            <w:r w:rsidRPr="007968C4">
              <w:rPr>
                <w:rFonts w:hint="eastAsia"/>
                <w:lang w:eastAsia="zh-CN"/>
              </w:rPr>
              <w:t xml:space="preserve"> </w:t>
            </w:r>
            <w:r w:rsidRPr="007968C4">
              <w:t>or single uplink carrier</w:t>
            </w:r>
          </w:p>
        </w:tc>
        <w:tc>
          <w:tcPr>
            <w:tcW w:w="730" w:type="dxa"/>
            <w:tcBorders>
              <w:left w:val="single" w:sz="4" w:space="0" w:color="auto"/>
              <w:right w:val="single" w:sz="4" w:space="0" w:color="auto"/>
            </w:tcBorders>
            <w:vAlign w:val="center"/>
          </w:tcPr>
          <w:p w14:paraId="0BC8364E" w14:textId="77777777" w:rsidR="00967CEA" w:rsidRPr="007968C4" w:rsidRDefault="00967CEA" w:rsidP="00BC1FE2">
            <w:pPr>
              <w:pStyle w:val="TAH"/>
              <w:overflowPunct w:val="0"/>
              <w:autoSpaceDE w:val="0"/>
              <w:autoSpaceDN w:val="0"/>
              <w:adjustRightInd w:val="0"/>
              <w:rPr>
                <w:szCs w:val="18"/>
                <w:lang w:val="en-US" w:eastAsia="zh-CN"/>
              </w:rPr>
            </w:pPr>
            <w:r w:rsidRPr="007968C4">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AD8173E" w14:textId="77777777" w:rsidR="00967CEA" w:rsidRPr="007968C4" w:rsidRDefault="00967CEA" w:rsidP="00BC1FE2">
            <w:pPr>
              <w:pStyle w:val="TAH"/>
              <w:overflowPunct w:val="0"/>
              <w:autoSpaceDE w:val="0"/>
              <w:autoSpaceDN w:val="0"/>
              <w:adjustRightInd w:val="0"/>
              <w:rPr>
                <w:rFonts w:cs="Arial"/>
                <w:szCs w:val="18"/>
                <w:lang w:val="en-US" w:eastAsia="zh-CN" w:bidi="ar"/>
              </w:rPr>
            </w:pPr>
            <w:r w:rsidRPr="007968C4">
              <w:rPr>
                <w:rFonts w:hint="eastAsia"/>
                <w:lang w:eastAsia="zh-CN"/>
              </w:rPr>
              <w:t>C</w:t>
            </w:r>
            <w:r w:rsidRPr="007968C4">
              <w:rPr>
                <w:lang w:eastAsia="zh-CN"/>
              </w:rPr>
              <w:t xml:space="preserve">hannel bandwidth </w:t>
            </w:r>
            <w:r w:rsidRPr="007968C4">
              <w:rPr>
                <w:rFonts w:hint="eastAsia"/>
                <w:lang w:eastAsia="zh-CN"/>
              </w:rPr>
              <w:t>(</w:t>
            </w:r>
            <w:r w:rsidRPr="007968C4">
              <w:rPr>
                <w:lang w:eastAsia="zh-CN"/>
              </w:rPr>
              <w:t>MHz)</w:t>
            </w:r>
          </w:p>
        </w:tc>
        <w:tc>
          <w:tcPr>
            <w:tcW w:w="1360" w:type="dxa"/>
            <w:tcBorders>
              <w:left w:val="single" w:sz="4" w:space="0" w:color="auto"/>
              <w:bottom w:val="nil"/>
              <w:right w:val="single" w:sz="4" w:space="0" w:color="auto"/>
            </w:tcBorders>
            <w:shd w:val="clear" w:color="auto" w:fill="auto"/>
            <w:vAlign w:val="center"/>
          </w:tcPr>
          <w:p w14:paraId="6F00753F" w14:textId="77777777" w:rsidR="00967CEA" w:rsidRPr="007968C4" w:rsidRDefault="00967CEA" w:rsidP="00BC1FE2">
            <w:pPr>
              <w:pStyle w:val="TAH"/>
              <w:overflowPunct w:val="0"/>
              <w:autoSpaceDE w:val="0"/>
              <w:autoSpaceDN w:val="0"/>
              <w:adjustRightInd w:val="0"/>
              <w:rPr>
                <w:szCs w:val="18"/>
                <w:lang w:val="en-US" w:eastAsia="zh-CN"/>
              </w:rPr>
            </w:pPr>
            <w:r w:rsidRPr="007968C4">
              <w:t>Bandwidth combination set</w:t>
            </w:r>
          </w:p>
        </w:tc>
      </w:tr>
      <w:tr w:rsidR="00967CEA" w:rsidRPr="007968C4" w14:paraId="4618109F" w14:textId="77777777" w:rsidTr="00BC1FE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815EBB" w14:textId="77777777" w:rsidR="00967CEA" w:rsidRPr="007968C4" w:rsidRDefault="00967CEA" w:rsidP="00BC1FE2">
            <w:pPr>
              <w:keepNext/>
              <w:keepLines/>
              <w:spacing w:after="0"/>
              <w:jc w:val="center"/>
              <w:rPr>
                <w:rFonts w:ascii="Arial" w:eastAsia="宋体" w:hAnsi="Arial" w:cs="Arial"/>
                <w:sz w:val="18"/>
                <w:szCs w:val="18"/>
                <w:lang w:val="en-US" w:eastAsia="zh-CN"/>
              </w:rPr>
            </w:pPr>
            <w:r w:rsidRPr="007968C4">
              <w:rPr>
                <w:rFonts w:ascii="Arial" w:hAnsi="Arial" w:cs="Arial"/>
                <w:sz w:val="18"/>
                <w:szCs w:val="18"/>
              </w:rPr>
              <w:t>CA_n66A-n70A-n77A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1BF4FC" w14:textId="77777777" w:rsidR="00967CEA" w:rsidRPr="007968C4" w:rsidRDefault="00967CEA" w:rsidP="00BC1FE2">
            <w:pPr>
              <w:pStyle w:val="TAC"/>
              <w:overflowPunct w:val="0"/>
              <w:autoSpaceDE w:val="0"/>
              <w:autoSpaceDN w:val="0"/>
              <w:adjustRightInd w:val="0"/>
              <w:rPr>
                <w:rFonts w:cs="Arial"/>
                <w:szCs w:val="18"/>
                <w:lang w:val="en-US" w:eastAsia="zh-CN"/>
              </w:rPr>
            </w:pPr>
            <w:r w:rsidRPr="007968C4">
              <w:rPr>
                <w:rFonts w:cs="Arial"/>
                <w:szCs w:val="18"/>
                <w:lang w:val="en-US" w:eastAsia="zh-CN"/>
              </w:rPr>
              <w:t>CA_n66A-n77A</w:t>
            </w:r>
          </w:p>
        </w:tc>
        <w:tc>
          <w:tcPr>
            <w:tcW w:w="730" w:type="dxa"/>
            <w:tcBorders>
              <w:left w:val="single" w:sz="4" w:space="0" w:color="auto"/>
              <w:right w:val="single" w:sz="4" w:space="0" w:color="auto"/>
            </w:tcBorders>
            <w:vAlign w:val="center"/>
          </w:tcPr>
          <w:p w14:paraId="34926B92" w14:textId="77777777" w:rsidR="00967CEA" w:rsidRPr="007968C4" w:rsidRDefault="00967CEA" w:rsidP="00BC1FE2">
            <w:pPr>
              <w:pStyle w:val="TAC"/>
              <w:overflowPunct w:val="0"/>
              <w:autoSpaceDE w:val="0"/>
              <w:autoSpaceDN w:val="0"/>
              <w:adjustRightInd w:val="0"/>
              <w:rPr>
                <w:rFonts w:cs="Arial"/>
                <w:szCs w:val="18"/>
                <w:lang w:val="en-US" w:eastAsia="zh-CN"/>
              </w:rPr>
            </w:pPr>
            <w:r w:rsidRPr="007968C4">
              <w:rPr>
                <w:rFonts w:cs="Arial"/>
                <w:color w:val="000000"/>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0359BF9" w14:textId="77777777" w:rsidR="00967CEA" w:rsidRPr="007968C4" w:rsidRDefault="00967CEA" w:rsidP="00BC1FE2">
            <w:pPr>
              <w:keepNext/>
              <w:keepLines/>
              <w:overflowPunct w:val="0"/>
              <w:autoSpaceDE w:val="0"/>
              <w:autoSpaceDN w:val="0"/>
              <w:adjustRightInd w:val="0"/>
              <w:spacing w:after="0"/>
              <w:jc w:val="center"/>
              <w:textAlignment w:val="bottom"/>
              <w:rPr>
                <w:rFonts w:ascii="Arial" w:hAnsi="Arial" w:cs="Arial"/>
                <w:szCs w:val="18"/>
                <w:lang w:val="en-US" w:eastAsia="zh-CN"/>
              </w:rPr>
            </w:pPr>
            <w:r w:rsidRPr="007968C4">
              <w:rPr>
                <w:rFonts w:ascii="Arial" w:hAnsi="Arial" w:cs="Arial"/>
                <w:sz w:val="18"/>
                <w:szCs w:val="18"/>
              </w:rPr>
              <w:t>5, 10, 15, 20, 25, 30, 35, 40</w:t>
            </w:r>
          </w:p>
        </w:tc>
        <w:tc>
          <w:tcPr>
            <w:tcW w:w="1360" w:type="dxa"/>
            <w:tcBorders>
              <w:left w:val="single" w:sz="4" w:space="0" w:color="auto"/>
              <w:bottom w:val="nil"/>
              <w:right w:val="single" w:sz="4" w:space="0" w:color="auto"/>
            </w:tcBorders>
            <w:shd w:val="clear" w:color="auto" w:fill="auto"/>
            <w:vAlign w:val="center"/>
          </w:tcPr>
          <w:p w14:paraId="53AD9ACA" w14:textId="77777777" w:rsidR="00967CEA" w:rsidRPr="007968C4" w:rsidRDefault="00967CEA" w:rsidP="00BC1FE2">
            <w:pPr>
              <w:pStyle w:val="TAC"/>
              <w:overflowPunct w:val="0"/>
              <w:autoSpaceDE w:val="0"/>
              <w:autoSpaceDN w:val="0"/>
              <w:adjustRightInd w:val="0"/>
              <w:rPr>
                <w:szCs w:val="18"/>
                <w:lang w:val="en-US" w:eastAsia="zh-CN"/>
              </w:rPr>
            </w:pPr>
            <w:r w:rsidRPr="007968C4">
              <w:rPr>
                <w:rFonts w:hint="eastAsia"/>
                <w:szCs w:val="18"/>
                <w:lang w:val="en-US" w:eastAsia="zh-CN"/>
              </w:rPr>
              <w:t>0</w:t>
            </w:r>
          </w:p>
        </w:tc>
      </w:tr>
      <w:tr w:rsidR="00967CEA" w:rsidRPr="007968C4" w14:paraId="182205BB" w14:textId="77777777" w:rsidTr="00BC1FE2">
        <w:trPr>
          <w:trHeight w:val="187"/>
        </w:trPr>
        <w:tc>
          <w:tcPr>
            <w:tcW w:w="1983" w:type="dxa"/>
            <w:tcBorders>
              <w:top w:val="nil"/>
              <w:left w:val="single" w:sz="4" w:space="0" w:color="auto"/>
              <w:bottom w:val="nil"/>
              <w:right w:val="single" w:sz="4" w:space="0" w:color="auto"/>
            </w:tcBorders>
            <w:shd w:val="clear" w:color="auto" w:fill="auto"/>
            <w:vAlign w:val="center"/>
          </w:tcPr>
          <w:p w14:paraId="24428A6A" w14:textId="77777777" w:rsidR="00967CEA" w:rsidRPr="007968C4" w:rsidRDefault="00967CEA" w:rsidP="00BC1FE2">
            <w:pPr>
              <w:pStyle w:val="TAC"/>
              <w:overflowPunct w:val="0"/>
              <w:autoSpaceDE w:val="0"/>
              <w:autoSpaceDN w:val="0"/>
              <w:adjustRightInd w:val="0"/>
              <w:jc w:val="left"/>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7C4D881" w14:textId="77777777" w:rsidR="00967CEA" w:rsidRPr="007968C4" w:rsidRDefault="00967CEA" w:rsidP="00BC1FE2">
            <w:pPr>
              <w:pStyle w:val="TAC"/>
              <w:overflowPunct w:val="0"/>
              <w:autoSpaceDE w:val="0"/>
              <w:autoSpaceDN w:val="0"/>
              <w:adjustRightInd w:val="0"/>
              <w:rPr>
                <w:rFonts w:cs="Arial"/>
                <w:szCs w:val="18"/>
                <w:lang w:val="en-US" w:eastAsia="zh-CN"/>
              </w:rPr>
            </w:pPr>
            <w:r w:rsidRPr="007968C4">
              <w:rPr>
                <w:rFonts w:cs="Arial"/>
                <w:szCs w:val="18"/>
                <w:lang w:val="en-US" w:eastAsia="zh-CN"/>
              </w:rPr>
              <w:t>CA_n70A-n77A</w:t>
            </w:r>
          </w:p>
        </w:tc>
        <w:tc>
          <w:tcPr>
            <w:tcW w:w="730" w:type="dxa"/>
            <w:tcBorders>
              <w:left w:val="single" w:sz="4" w:space="0" w:color="auto"/>
              <w:right w:val="single" w:sz="4" w:space="0" w:color="auto"/>
            </w:tcBorders>
            <w:vAlign w:val="center"/>
          </w:tcPr>
          <w:p w14:paraId="45B29817" w14:textId="77777777" w:rsidR="00967CEA" w:rsidRPr="007968C4" w:rsidRDefault="00967CEA" w:rsidP="00BC1FE2">
            <w:pPr>
              <w:pStyle w:val="TAC"/>
              <w:overflowPunct w:val="0"/>
              <w:autoSpaceDE w:val="0"/>
              <w:autoSpaceDN w:val="0"/>
              <w:adjustRightInd w:val="0"/>
              <w:rPr>
                <w:rFonts w:cs="Arial"/>
                <w:szCs w:val="18"/>
                <w:lang w:val="en-US" w:eastAsia="zh-CN"/>
              </w:rPr>
            </w:pPr>
            <w:r w:rsidRPr="007968C4">
              <w:rPr>
                <w:rFonts w:eastAsia="宋体" w:cs="Arial"/>
                <w:color w:val="000000"/>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6F819247" w14:textId="77777777" w:rsidR="00967CEA" w:rsidRPr="007968C4" w:rsidRDefault="00967CEA" w:rsidP="00BC1FE2">
            <w:pPr>
              <w:keepNext/>
              <w:keepLines/>
              <w:overflowPunct w:val="0"/>
              <w:autoSpaceDE w:val="0"/>
              <w:autoSpaceDN w:val="0"/>
              <w:adjustRightInd w:val="0"/>
              <w:spacing w:after="0"/>
              <w:jc w:val="center"/>
              <w:textAlignment w:val="bottom"/>
              <w:rPr>
                <w:rFonts w:ascii="Arial" w:hAnsi="Arial" w:cs="Arial"/>
                <w:szCs w:val="18"/>
                <w:lang w:val="en-US" w:eastAsia="zh-CN"/>
              </w:rPr>
            </w:pPr>
            <w:r w:rsidRPr="007968C4">
              <w:rPr>
                <w:rFonts w:ascii="Arial" w:hAnsi="Arial" w:cs="Arial"/>
                <w:sz w:val="18"/>
                <w:szCs w:val="18"/>
              </w:rPr>
              <w:t>5, 10, 15, 20, 25</w:t>
            </w:r>
          </w:p>
        </w:tc>
        <w:tc>
          <w:tcPr>
            <w:tcW w:w="1360" w:type="dxa"/>
            <w:tcBorders>
              <w:top w:val="nil"/>
              <w:left w:val="single" w:sz="4" w:space="0" w:color="auto"/>
              <w:bottom w:val="nil"/>
              <w:right w:val="single" w:sz="4" w:space="0" w:color="auto"/>
            </w:tcBorders>
            <w:shd w:val="clear" w:color="auto" w:fill="auto"/>
            <w:vAlign w:val="center"/>
          </w:tcPr>
          <w:p w14:paraId="58D5AB85" w14:textId="77777777" w:rsidR="00967CEA" w:rsidRPr="007968C4" w:rsidRDefault="00967CEA" w:rsidP="00BC1FE2">
            <w:pPr>
              <w:pStyle w:val="TAC"/>
              <w:overflowPunct w:val="0"/>
              <w:autoSpaceDE w:val="0"/>
              <w:autoSpaceDN w:val="0"/>
              <w:adjustRightInd w:val="0"/>
              <w:rPr>
                <w:szCs w:val="18"/>
                <w:lang w:val="en-US" w:eastAsia="zh-CN"/>
              </w:rPr>
            </w:pPr>
          </w:p>
        </w:tc>
      </w:tr>
      <w:tr w:rsidR="00967CEA" w:rsidRPr="007968C4" w14:paraId="3719AA60" w14:textId="77777777" w:rsidTr="00BC1FE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428670" w14:textId="77777777" w:rsidR="00967CEA" w:rsidRPr="007968C4" w:rsidRDefault="00967CEA" w:rsidP="00BC1FE2">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2C56AC" w14:textId="77777777" w:rsidR="00967CEA" w:rsidRPr="007968C4" w:rsidRDefault="00967CEA" w:rsidP="00BC1FE2">
            <w:pPr>
              <w:pStyle w:val="TAC"/>
              <w:overflowPunct w:val="0"/>
              <w:autoSpaceDE w:val="0"/>
              <w:autoSpaceDN w:val="0"/>
              <w:adjustRightInd w:val="0"/>
              <w:rPr>
                <w:rFonts w:cs="Arial"/>
                <w:szCs w:val="18"/>
                <w:lang w:val="en-US" w:eastAsia="zh-CN"/>
              </w:rPr>
            </w:pPr>
          </w:p>
        </w:tc>
        <w:tc>
          <w:tcPr>
            <w:tcW w:w="730" w:type="dxa"/>
            <w:tcBorders>
              <w:left w:val="single" w:sz="4" w:space="0" w:color="auto"/>
              <w:right w:val="single" w:sz="4" w:space="0" w:color="auto"/>
            </w:tcBorders>
            <w:vAlign w:val="center"/>
          </w:tcPr>
          <w:p w14:paraId="7305D22F" w14:textId="77777777" w:rsidR="00967CEA" w:rsidRPr="007968C4" w:rsidRDefault="00967CEA" w:rsidP="00BC1FE2">
            <w:pPr>
              <w:pStyle w:val="TAC"/>
              <w:overflowPunct w:val="0"/>
              <w:autoSpaceDE w:val="0"/>
              <w:autoSpaceDN w:val="0"/>
              <w:adjustRightInd w:val="0"/>
              <w:rPr>
                <w:rFonts w:cs="Arial"/>
                <w:szCs w:val="18"/>
                <w:lang w:val="en-US" w:eastAsia="zh-CN"/>
              </w:rPr>
            </w:pPr>
            <w:r w:rsidRPr="007968C4">
              <w:rPr>
                <w:rFonts w:cs="Arial"/>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15D3CC6" w14:textId="77777777" w:rsidR="00967CEA" w:rsidRPr="007968C4" w:rsidRDefault="00967CEA" w:rsidP="00BC1FE2">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7968C4">
              <w:rPr>
                <w:rFonts w:ascii="Arial" w:hAnsi="Arial" w:cs="Arial"/>
                <w:sz w:val="18"/>
                <w:szCs w:val="18"/>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F160C1" w14:textId="77777777" w:rsidR="00967CEA" w:rsidRPr="007968C4" w:rsidRDefault="00967CEA" w:rsidP="00BC1FE2">
            <w:pPr>
              <w:pStyle w:val="TAC"/>
              <w:overflowPunct w:val="0"/>
              <w:autoSpaceDE w:val="0"/>
              <w:autoSpaceDN w:val="0"/>
              <w:adjustRightInd w:val="0"/>
              <w:rPr>
                <w:szCs w:val="18"/>
                <w:lang w:val="en-US" w:eastAsia="zh-CN"/>
              </w:rPr>
            </w:pPr>
          </w:p>
        </w:tc>
      </w:tr>
    </w:tbl>
    <w:p w14:paraId="6EA9EBAE" w14:textId="77777777" w:rsidR="00967CEA" w:rsidRPr="007968C4" w:rsidRDefault="00967CEA" w:rsidP="00967CEA">
      <w:pPr>
        <w:pStyle w:val="EditorsNote"/>
        <w:overflowPunct w:val="0"/>
        <w:autoSpaceDE w:val="0"/>
        <w:autoSpaceDN w:val="0"/>
        <w:adjustRightInd w:val="0"/>
        <w:ind w:left="284" w:firstLine="0"/>
        <w:textAlignment w:val="baseline"/>
        <w:rPr>
          <w:rFonts w:eastAsia="Times New Roman"/>
          <w:lang w:eastAsia="en-GB"/>
        </w:rPr>
      </w:pPr>
      <w:r w:rsidRPr="007968C4">
        <w:rPr>
          <w:rFonts w:eastAsia="Times New Roman"/>
          <w:lang w:val="en-US" w:eastAsia="zh-CN"/>
        </w:rPr>
        <w:t xml:space="preserve"> </w:t>
      </w:r>
    </w:p>
    <w:p w14:paraId="07C36501" w14:textId="40CE091C" w:rsidR="00967CEA" w:rsidRPr="007968C4" w:rsidRDefault="00967CEA" w:rsidP="00967CEA">
      <w:pPr>
        <w:pStyle w:val="41"/>
        <w:rPr>
          <w:lang w:val="en-US" w:eastAsia="ja-JP"/>
        </w:rPr>
      </w:pPr>
      <w:bookmarkStart w:id="262" w:name="_Toc136288257"/>
      <w:r>
        <w:t>5.21</w:t>
      </w:r>
      <w:r w:rsidRPr="007968C4">
        <w:t>.1.3</w:t>
      </w:r>
      <w:r w:rsidRPr="007968C4">
        <w:tab/>
      </w:r>
      <w:r w:rsidRPr="007968C4">
        <w:rPr>
          <w:rFonts w:cs="Arial"/>
          <w:szCs w:val="22"/>
          <w:lang w:val="en-US" w:eastAsia="zh-CN"/>
        </w:rPr>
        <w:t>∆T</w:t>
      </w:r>
      <w:r w:rsidRPr="007968C4">
        <w:rPr>
          <w:rFonts w:cs="Arial"/>
          <w:szCs w:val="22"/>
          <w:vertAlign w:val="subscript"/>
          <w:lang w:val="en-US" w:eastAsia="zh-CN"/>
        </w:rPr>
        <w:t>IB</w:t>
      </w:r>
      <w:r w:rsidRPr="007968C4">
        <w:rPr>
          <w:rFonts w:cs="Arial" w:hint="eastAsia"/>
          <w:szCs w:val="22"/>
          <w:vertAlign w:val="subscript"/>
          <w:lang w:val="en-US" w:eastAsia="zh-CN"/>
        </w:rPr>
        <w:t>,c</w:t>
      </w:r>
      <w:r w:rsidRPr="007968C4">
        <w:rPr>
          <w:rFonts w:cs="Arial"/>
          <w:szCs w:val="22"/>
          <w:lang w:val="en-US" w:eastAsia="zh-CN"/>
        </w:rPr>
        <w:t xml:space="preserve"> and ∆R</w:t>
      </w:r>
      <w:r w:rsidRPr="007968C4">
        <w:rPr>
          <w:rFonts w:cs="Arial"/>
          <w:szCs w:val="22"/>
          <w:vertAlign w:val="subscript"/>
          <w:lang w:val="en-US" w:eastAsia="zh-CN"/>
        </w:rPr>
        <w:t>IB</w:t>
      </w:r>
      <w:r w:rsidRPr="007968C4">
        <w:rPr>
          <w:rFonts w:cs="Arial" w:hint="eastAsia"/>
          <w:szCs w:val="22"/>
          <w:vertAlign w:val="subscript"/>
          <w:lang w:val="en-US" w:eastAsia="zh-CN"/>
        </w:rPr>
        <w:t>,c</w:t>
      </w:r>
      <w:r w:rsidRPr="007968C4">
        <w:rPr>
          <w:rFonts w:cs="Arial"/>
          <w:szCs w:val="22"/>
          <w:lang w:val="en-US" w:eastAsia="zh-CN"/>
        </w:rPr>
        <w:t xml:space="preserve"> values</w:t>
      </w:r>
      <w:bookmarkEnd w:id="262"/>
    </w:p>
    <w:p w14:paraId="6E069554" w14:textId="77777777" w:rsidR="00967CEA" w:rsidRPr="007968C4" w:rsidRDefault="00967CEA" w:rsidP="00967CEA">
      <w:r w:rsidRPr="007968C4">
        <w:t xml:space="preserve">For </w:t>
      </w:r>
      <w:r w:rsidRPr="007968C4">
        <w:rPr>
          <w:lang w:val="en-US" w:eastAsia="zh-CN"/>
        </w:rPr>
        <w:t>CA_n66-n70-n77</w:t>
      </w:r>
      <w:r w:rsidRPr="007968C4">
        <w:t>, the</w:t>
      </w:r>
      <w:r w:rsidRPr="007968C4">
        <w:rPr>
          <w:lang w:eastAsia="zh-CN"/>
        </w:rPr>
        <w:t xml:space="preserve"> </w:t>
      </w:r>
      <w:r w:rsidRPr="007968C4">
        <w:sym w:font="Symbol" w:char="F044"/>
      </w:r>
      <w:r w:rsidRPr="007968C4">
        <w:t>T</w:t>
      </w:r>
      <w:r w:rsidRPr="007968C4">
        <w:rPr>
          <w:vertAlign w:val="subscript"/>
        </w:rPr>
        <w:t>IB,c</w:t>
      </w:r>
      <w:r w:rsidRPr="007968C4">
        <w:t xml:space="preserve"> and</w:t>
      </w:r>
      <w:r w:rsidRPr="007968C4">
        <w:rPr>
          <w:lang w:eastAsia="zh-CN"/>
        </w:rPr>
        <w:t xml:space="preserve"> </w:t>
      </w:r>
      <w:r w:rsidRPr="007968C4">
        <w:sym w:font="Symbol" w:char="F044"/>
      </w:r>
      <w:r w:rsidRPr="007968C4">
        <w:t>R</w:t>
      </w:r>
      <w:r w:rsidRPr="007968C4">
        <w:rPr>
          <w:vertAlign w:val="subscript"/>
        </w:rPr>
        <w:t>IB</w:t>
      </w:r>
      <w:r w:rsidRPr="007968C4">
        <w:rPr>
          <w:vertAlign w:val="subscript"/>
          <w:lang w:eastAsia="zh-CN"/>
        </w:rPr>
        <w:t>,c</w:t>
      </w:r>
      <w:r w:rsidRPr="007968C4">
        <w:t xml:space="preserve"> values are reused from CA_n2-n66-n77 and are given in the tables below.</w:t>
      </w:r>
    </w:p>
    <w:p w14:paraId="0D9B99AD" w14:textId="60DA5D3F" w:rsidR="00967CEA" w:rsidRPr="007968C4" w:rsidRDefault="00967CEA" w:rsidP="00967CEA">
      <w:pPr>
        <w:pStyle w:val="TH"/>
        <w:rPr>
          <w:rFonts w:cs="Arial"/>
        </w:rPr>
      </w:pPr>
      <w:r w:rsidRPr="007968C4">
        <w:rPr>
          <w:rFonts w:cs="Arial"/>
        </w:rPr>
        <w:t xml:space="preserve">Table </w:t>
      </w:r>
      <w:r>
        <w:rPr>
          <w:rFonts w:cs="Arial" w:hint="eastAsia"/>
          <w:lang w:val="en-US" w:eastAsia="zh-CN"/>
        </w:rPr>
        <w:t>5.</w:t>
      </w:r>
      <w:r>
        <w:rPr>
          <w:rFonts w:cs="Arial"/>
          <w:lang w:val="en-US" w:eastAsia="zh-CN"/>
        </w:rPr>
        <w:t>21</w:t>
      </w:r>
      <w:r w:rsidRPr="007968C4">
        <w:rPr>
          <w:rFonts w:cs="Arial"/>
        </w:rPr>
        <w:t>.</w:t>
      </w:r>
      <w:r w:rsidRPr="007968C4">
        <w:rPr>
          <w:rFonts w:cs="Arial"/>
          <w:lang w:val="en-US" w:eastAsia="zh-CN"/>
        </w:rPr>
        <w:t>1.</w:t>
      </w:r>
      <w:r w:rsidRPr="007968C4">
        <w:rPr>
          <w:rFonts w:cs="Arial"/>
        </w:rPr>
        <w:t>3</w:t>
      </w:r>
      <w:r w:rsidRPr="007968C4">
        <w:rPr>
          <w:rFonts w:cs="Arial"/>
          <w:lang w:eastAsia="zh-CN"/>
        </w:rPr>
        <w:t>-</w:t>
      </w:r>
      <w:r w:rsidRPr="007968C4">
        <w:rPr>
          <w:rFonts w:cs="Arial"/>
        </w:rPr>
        <w:t>1: ΔT</w:t>
      </w:r>
      <w:r w:rsidRPr="007968C4">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967CEA" w:rsidRPr="007968C4" w14:paraId="006AC4AC" w14:textId="77777777" w:rsidTr="00BC1FE2">
        <w:trPr>
          <w:jc w:val="center"/>
        </w:trPr>
        <w:tc>
          <w:tcPr>
            <w:tcW w:w="2336" w:type="dxa"/>
            <w:vMerge w:val="restart"/>
            <w:tcBorders>
              <w:top w:val="single" w:sz="4" w:space="0" w:color="auto"/>
              <w:left w:val="single" w:sz="4" w:space="0" w:color="auto"/>
              <w:right w:val="single" w:sz="4" w:space="0" w:color="auto"/>
            </w:tcBorders>
          </w:tcPr>
          <w:p w14:paraId="25633387" w14:textId="77777777" w:rsidR="00967CEA" w:rsidRPr="007968C4" w:rsidRDefault="00967CEA" w:rsidP="00BC1FE2">
            <w:pPr>
              <w:keepNext/>
              <w:keepLines/>
              <w:spacing w:after="0"/>
              <w:jc w:val="center"/>
              <w:rPr>
                <w:rFonts w:ascii="Arial" w:eastAsia="宋体" w:hAnsi="Arial"/>
                <w:b/>
                <w:color w:val="000000" w:themeColor="text1"/>
                <w:sz w:val="18"/>
              </w:rPr>
            </w:pPr>
            <w:r w:rsidRPr="007968C4">
              <w:rPr>
                <w:rFonts w:ascii="Arial" w:eastAsia="宋体" w:hAnsi="Arial"/>
                <w:b/>
                <w:color w:val="000000" w:themeColor="text1"/>
                <w:sz w:val="18"/>
              </w:rPr>
              <w:t xml:space="preserve">Inter-band </w:t>
            </w:r>
            <w:r w:rsidRPr="007968C4">
              <w:rPr>
                <w:rFonts w:ascii="Arial" w:eastAsia="宋体" w:hAnsi="Arial"/>
                <w:b/>
                <w:color w:val="000000" w:themeColor="text1"/>
                <w:sz w:val="18"/>
                <w:lang w:eastAsia="zh-CN"/>
              </w:rPr>
              <w:t>CA</w:t>
            </w:r>
            <w:r w:rsidRPr="007968C4">
              <w:rPr>
                <w:rFonts w:ascii="Arial" w:eastAsia="宋体" w:hAnsi="Arial"/>
                <w:b/>
                <w:color w:val="000000" w:themeColor="text1"/>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9BC85ED" w14:textId="77777777" w:rsidR="00967CEA" w:rsidRPr="007968C4" w:rsidRDefault="00967CEA" w:rsidP="00BC1FE2">
            <w:pPr>
              <w:keepNext/>
              <w:keepLines/>
              <w:spacing w:after="0"/>
              <w:jc w:val="center"/>
              <w:rPr>
                <w:rFonts w:ascii="Arial" w:eastAsia="宋体" w:hAnsi="Arial"/>
                <w:b/>
                <w:color w:val="000000" w:themeColor="text1"/>
                <w:sz w:val="18"/>
              </w:rPr>
            </w:pPr>
            <w:r w:rsidRPr="007968C4">
              <w:rPr>
                <w:rFonts w:ascii="Arial" w:eastAsia="宋体" w:hAnsi="Arial"/>
                <w:b/>
                <w:color w:val="000000" w:themeColor="text1"/>
                <w:sz w:val="18"/>
              </w:rPr>
              <w:t>ΔT</w:t>
            </w:r>
            <w:r w:rsidRPr="007968C4">
              <w:rPr>
                <w:rFonts w:ascii="Arial" w:eastAsia="宋体" w:hAnsi="Arial"/>
                <w:b/>
                <w:color w:val="000000" w:themeColor="text1"/>
                <w:sz w:val="18"/>
                <w:vertAlign w:val="subscript"/>
              </w:rPr>
              <w:t>IB,c</w:t>
            </w:r>
            <w:r w:rsidRPr="007968C4">
              <w:rPr>
                <w:rFonts w:ascii="Arial" w:eastAsia="宋体" w:hAnsi="Arial"/>
                <w:b/>
                <w:color w:val="000000" w:themeColor="text1"/>
                <w:sz w:val="18"/>
              </w:rPr>
              <w:t xml:space="preserve"> for NR bands (dB)</w:t>
            </w:r>
            <w:r w:rsidRPr="007968C4">
              <w:rPr>
                <w:rFonts w:ascii="Arial" w:eastAsia="宋体" w:hAnsi="Arial"/>
                <w:b/>
                <w:color w:val="000000" w:themeColor="text1"/>
                <w:sz w:val="18"/>
                <w:vertAlign w:val="superscript"/>
              </w:rPr>
              <w:t>*</w:t>
            </w:r>
          </w:p>
        </w:tc>
      </w:tr>
      <w:tr w:rsidR="00967CEA" w:rsidRPr="007968C4" w14:paraId="5D310C97" w14:textId="77777777" w:rsidTr="00BC1FE2">
        <w:trPr>
          <w:jc w:val="center"/>
        </w:trPr>
        <w:tc>
          <w:tcPr>
            <w:tcW w:w="2336" w:type="dxa"/>
            <w:vMerge/>
            <w:tcBorders>
              <w:left w:val="single" w:sz="4" w:space="0" w:color="auto"/>
              <w:bottom w:val="single" w:sz="4" w:space="0" w:color="auto"/>
              <w:right w:val="single" w:sz="4" w:space="0" w:color="auto"/>
            </w:tcBorders>
          </w:tcPr>
          <w:p w14:paraId="1B07995B" w14:textId="77777777" w:rsidR="00967CEA" w:rsidRPr="007968C4" w:rsidRDefault="00967CEA" w:rsidP="00BC1FE2">
            <w:pPr>
              <w:keepNext/>
              <w:keepLines/>
              <w:spacing w:after="0"/>
              <w:jc w:val="center"/>
              <w:rPr>
                <w:rFonts w:ascii="Arial" w:eastAsia="宋体"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D930B9C" w14:textId="77777777" w:rsidR="00967CEA" w:rsidRPr="007968C4" w:rsidRDefault="00967CEA" w:rsidP="00BC1FE2">
            <w:pPr>
              <w:keepNext/>
              <w:keepLines/>
              <w:spacing w:after="0"/>
              <w:jc w:val="center"/>
              <w:rPr>
                <w:rFonts w:ascii="Arial" w:eastAsia="宋体" w:hAnsi="Arial"/>
                <w:b/>
                <w:color w:val="000000" w:themeColor="text1"/>
                <w:sz w:val="18"/>
              </w:rPr>
            </w:pPr>
            <w:r w:rsidRPr="007968C4">
              <w:rPr>
                <w:rFonts w:ascii="Arial" w:eastAsia="宋体" w:hAnsi="Arial"/>
                <w:b/>
                <w:color w:val="000000" w:themeColor="text1"/>
                <w:sz w:val="18"/>
              </w:rPr>
              <w:t>Component band in order of bands in configuration</w:t>
            </w:r>
            <w:r w:rsidRPr="007968C4">
              <w:rPr>
                <w:rFonts w:ascii="Arial" w:eastAsia="宋体" w:hAnsi="Arial"/>
                <w:b/>
                <w:color w:val="000000" w:themeColor="text1"/>
                <w:sz w:val="18"/>
                <w:vertAlign w:val="superscript"/>
              </w:rPr>
              <w:t>**</w:t>
            </w:r>
          </w:p>
        </w:tc>
      </w:tr>
      <w:tr w:rsidR="00967CEA" w:rsidRPr="007968C4" w14:paraId="5A60E0F9" w14:textId="77777777" w:rsidTr="00BC1FE2">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DBCE5CB" w14:textId="77777777" w:rsidR="00967CEA" w:rsidRPr="007968C4" w:rsidRDefault="00967CEA" w:rsidP="00BC1FE2">
            <w:pPr>
              <w:keepNext/>
              <w:keepLines/>
              <w:spacing w:after="0"/>
              <w:jc w:val="center"/>
              <w:rPr>
                <w:rFonts w:ascii="Arial" w:eastAsia="宋体" w:hAnsi="Arial"/>
                <w:color w:val="000000" w:themeColor="text1"/>
                <w:sz w:val="18"/>
                <w:lang w:val="en-US" w:eastAsia="zh-CN"/>
              </w:rPr>
            </w:pPr>
            <w:r w:rsidRPr="007968C4">
              <w:rPr>
                <w:rFonts w:ascii="Arial" w:eastAsia="宋体" w:hAnsi="Arial"/>
                <w:color w:val="000000"/>
                <w:sz w:val="18"/>
                <w:lang w:eastAsia="zh-CN"/>
              </w:rPr>
              <w:t>CA_n66-n70-n77</w:t>
            </w:r>
          </w:p>
        </w:tc>
        <w:tc>
          <w:tcPr>
            <w:tcW w:w="1968" w:type="dxa"/>
            <w:tcBorders>
              <w:top w:val="single" w:sz="4" w:space="0" w:color="auto"/>
              <w:left w:val="single" w:sz="4" w:space="0" w:color="auto"/>
              <w:bottom w:val="single" w:sz="4" w:space="0" w:color="auto"/>
              <w:right w:val="single" w:sz="4" w:space="0" w:color="auto"/>
            </w:tcBorders>
            <w:vAlign w:val="center"/>
          </w:tcPr>
          <w:p w14:paraId="12C87251" w14:textId="77777777" w:rsidR="00967CEA" w:rsidRPr="007968C4" w:rsidRDefault="00967CEA" w:rsidP="00BC1FE2">
            <w:pPr>
              <w:keepNext/>
              <w:keepLines/>
              <w:spacing w:after="0"/>
              <w:jc w:val="center"/>
              <w:rPr>
                <w:rFonts w:ascii="Arial" w:eastAsia="宋体" w:hAnsi="Arial"/>
                <w:color w:val="000000" w:themeColor="text1"/>
                <w:sz w:val="18"/>
                <w:lang w:val="en-US" w:eastAsia="zh-CN"/>
              </w:rPr>
            </w:pPr>
            <w:r w:rsidRPr="007968C4">
              <w:rPr>
                <w:rFonts w:ascii="Arial" w:eastAsia="宋体" w:hAnsi="Arial"/>
                <w:color w:val="000000" w:themeColor="text1"/>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ED65189" w14:textId="77777777" w:rsidR="00967CEA" w:rsidRPr="007968C4" w:rsidRDefault="00967CEA" w:rsidP="00BC1FE2">
            <w:pPr>
              <w:keepNext/>
              <w:keepLines/>
              <w:spacing w:after="0"/>
              <w:jc w:val="center"/>
              <w:rPr>
                <w:rFonts w:ascii="Arial" w:eastAsia="宋体" w:hAnsi="Arial"/>
                <w:color w:val="000000" w:themeColor="text1"/>
                <w:sz w:val="18"/>
                <w:lang w:val="en-US" w:eastAsia="zh-CN"/>
              </w:rPr>
            </w:pPr>
            <w:r w:rsidRPr="007968C4">
              <w:rPr>
                <w:rFonts w:ascii="Arial" w:eastAsia="宋体" w:hAnsi="Arial"/>
                <w:color w:val="000000" w:themeColor="text1"/>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F02D2E0" w14:textId="77777777" w:rsidR="00967CEA" w:rsidRPr="007968C4" w:rsidRDefault="00967CEA" w:rsidP="00BC1FE2">
            <w:pPr>
              <w:keepNext/>
              <w:keepLines/>
              <w:spacing w:after="0"/>
              <w:jc w:val="center"/>
              <w:rPr>
                <w:rFonts w:ascii="Arial" w:eastAsia="宋体" w:hAnsi="Arial"/>
                <w:color w:val="000000" w:themeColor="text1"/>
                <w:sz w:val="18"/>
                <w:lang w:val="en-US" w:eastAsia="zh-CN"/>
              </w:rPr>
            </w:pPr>
            <w:r w:rsidRPr="007968C4">
              <w:rPr>
                <w:rFonts w:ascii="Arial" w:eastAsia="宋体" w:hAnsi="Arial"/>
                <w:color w:val="000000" w:themeColor="text1"/>
                <w:sz w:val="18"/>
                <w:lang w:val="en-US" w:eastAsia="zh-CN"/>
              </w:rPr>
              <w:t>0.8</w:t>
            </w:r>
          </w:p>
        </w:tc>
      </w:tr>
      <w:tr w:rsidR="00967CEA" w:rsidRPr="007968C4" w14:paraId="0C561DFC" w14:textId="77777777" w:rsidTr="00BC1FE2">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51A38533" w14:textId="77777777" w:rsidR="00967CEA" w:rsidRPr="007968C4" w:rsidRDefault="00967CEA" w:rsidP="00BC1FE2">
            <w:pPr>
              <w:keepNext/>
              <w:keepLines/>
              <w:spacing w:after="0"/>
              <w:ind w:left="851" w:hanging="851"/>
              <w:rPr>
                <w:rFonts w:ascii="Arial" w:hAnsi="Arial"/>
                <w:color w:val="000000" w:themeColor="text1"/>
                <w:sz w:val="18"/>
                <w:lang w:eastAsia="ja-JP"/>
              </w:rPr>
            </w:pPr>
            <w:r w:rsidRPr="007968C4">
              <w:rPr>
                <w:rFonts w:ascii="Arial" w:hAnsi="Arial"/>
                <w:color w:val="000000" w:themeColor="text1"/>
                <w:sz w:val="18"/>
                <w:lang w:eastAsia="ja-JP"/>
              </w:rPr>
              <w:t>NOTE *:</w:t>
            </w:r>
            <w:r w:rsidRPr="007968C4">
              <w:rPr>
                <w:rFonts w:ascii="Arial" w:hAnsi="Arial"/>
                <w:color w:val="000000" w:themeColor="text1"/>
                <w:sz w:val="18"/>
                <w:lang w:eastAsia="ja-JP"/>
              </w:rPr>
              <w:tab/>
              <w:t>“-” denotes ΔT</w:t>
            </w:r>
            <w:r w:rsidRPr="007968C4">
              <w:rPr>
                <w:rFonts w:ascii="Arial" w:hAnsi="Arial"/>
                <w:color w:val="000000" w:themeColor="text1"/>
                <w:sz w:val="18"/>
                <w:vertAlign w:val="subscript"/>
                <w:lang w:eastAsia="ja-JP"/>
              </w:rPr>
              <w:t>IB,c</w:t>
            </w:r>
            <w:r w:rsidRPr="007968C4">
              <w:rPr>
                <w:rFonts w:ascii="Arial" w:hAnsi="Arial"/>
                <w:color w:val="000000" w:themeColor="text1"/>
                <w:sz w:val="18"/>
                <w:lang w:eastAsia="ja-JP"/>
              </w:rPr>
              <w:t xml:space="preserve"> = 0.</w:t>
            </w:r>
          </w:p>
          <w:p w14:paraId="0939E014" w14:textId="77777777" w:rsidR="00967CEA" w:rsidRPr="007968C4" w:rsidRDefault="00967CEA" w:rsidP="00BC1FE2">
            <w:pPr>
              <w:keepNext/>
              <w:keepLines/>
              <w:spacing w:after="0"/>
              <w:ind w:left="851" w:hanging="851"/>
              <w:rPr>
                <w:rFonts w:ascii="Arial" w:eastAsia="宋体" w:hAnsi="Arial" w:cs="Arial"/>
                <w:color w:val="000000" w:themeColor="text1"/>
                <w:sz w:val="18"/>
                <w:szCs w:val="22"/>
                <w:lang w:val="en-US" w:eastAsia="zh-CN"/>
              </w:rPr>
            </w:pPr>
            <w:r w:rsidRPr="007968C4">
              <w:rPr>
                <w:rFonts w:ascii="Arial" w:eastAsia="等线" w:hAnsi="Arial"/>
                <w:color w:val="000000" w:themeColor="text1"/>
                <w:sz w:val="18"/>
              </w:rPr>
              <w:t>NOTE **:</w:t>
            </w:r>
            <w:r w:rsidRPr="007968C4">
              <w:rPr>
                <w:rFonts w:ascii="Arial" w:eastAsia="等线" w:hAnsi="Arial"/>
                <w:color w:val="000000" w:themeColor="text1"/>
                <w:sz w:val="18"/>
              </w:rPr>
              <w:tab/>
              <w:t>The component band order in the configuration should be listed by the order of NR bands, such as for CA_n1-n3-n5 the band order from left to right is n1, n3 and n5.</w:t>
            </w:r>
          </w:p>
        </w:tc>
      </w:tr>
    </w:tbl>
    <w:p w14:paraId="5EC9014B" w14:textId="77777777" w:rsidR="00967CEA" w:rsidRPr="007968C4" w:rsidRDefault="00967CEA" w:rsidP="00967CEA">
      <w:pPr>
        <w:keepNext/>
        <w:keepLines/>
        <w:rPr>
          <w:rFonts w:ascii="Arial" w:hAnsi="Arial" w:cs="Arial"/>
        </w:rPr>
      </w:pPr>
    </w:p>
    <w:p w14:paraId="604395A7" w14:textId="52BC7448" w:rsidR="00967CEA" w:rsidRPr="007968C4" w:rsidRDefault="00967CEA" w:rsidP="00967CEA">
      <w:pPr>
        <w:pStyle w:val="TH"/>
        <w:rPr>
          <w:rFonts w:cs="Arial"/>
          <w:lang w:eastAsia="zh-CN"/>
        </w:rPr>
      </w:pPr>
      <w:r w:rsidRPr="007968C4">
        <w:rPr>
          <w:rFonts w:cs="Arial"/>
        </w:rPr>
        <w:t xml:space="preserve">Table </w:t>
      </w:r>
      <w:r w:rsidRPr="007968C4">
        <w:rPr>
          <w:rFonts w:cs="Arial"/>
          <w:lang w:val="en-US" w:eastAsia="zh-CN"/>
        </w:rPr>
        <w:t>5</w:t>
      </w:r>
      <w:r w:rsidRPr="007968C4">
        <w:rPr>
          <w:rFonts w:cs="Arial"/>
        </w:rPr>
        <w:t>.</w:t>
      </w:r>
      <w:r>
        <w:rPr>
          <w:rFonts w:cs="Arial"/>
          <w:lang w:val="en-US" w:eastAsia="zh-CN"/>
        </w:rPr>
        <w:t>21</w:t>
      </w:r>
      <w:r w:rsidRPr="007968C4">
        <w:rPr>
          <w:rFonts w:cs="Arial"/>
          <w:lang w:val="en-US" w:eastAsia="zh-CN"/>
        </w:rPr>
        <w:t>.1.</w:t>
      </w:r>
      <w:r w:rsidRPr="007968C4">
        <w:rPr>
          <w:rFonts w:cs="Arial"/>
        </w:rPr>
        <w:t>3-2: ΔR</w:t>
      </w:r>
      <w:r w:rsidRPr="007968C4">
        <w:rPr>
          <w:rFonts w:cs="Arial"/>
          <w:vertAlign w:val="subscript"/>
        </w:rPr>
        <w:t>IB</w:t>
      </w:r>
      <w:r w:rsidRPr="007968C4">
        <w:rPr>
          <w:rFonts w:cs="Arial"/>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967CEA" w:rsidRPr="007968C4" w14:paraId="65DE0ADE" w14:textId="77777777" w:rsidTr="00BC1FE2">
        <w:trPr>
          <w:trHeight w:val="187"/>
          <w:jc w:val="center"/>
        </w:trPr>
        <w:tc>
          <w:tcPr>
            <w:tcW w:w="1594" w:type="dxa"/>
            <w:vMerge w:val="restart"/>
          </w:tcPr>
          <w:p w14:paraId="1BD107BB" w14:textId="77777777" w:rsidR="00967CEA" w:rsidRPr="007968C4" w:rsidRDefault="00967CEA" w:rsidP="00BC1FE2">
            <w:pPr>
              <w:keepNext/>
              <w:keepLines/>
              <w:spacing w:after="0"/>
              <w:jc w:val="center"/>
              <w:rPr>
                <w:rFonts w:ascii="Arial" w:eastAsia="等线" w:hAnsi="Arial"/>
                <w:b/>
                <w:color w:val="000000" w:themeColor="text1"/>
                <w:sz w:val="18"/>
              </w:rPr>
            </w:pPr>
            <w:r w:rsidRPr="007968C4">
              <w:rPr>
                <w:rFonts w:ascii="Arial" w:eastAsia="等线" w:hAnsi="Arial"/>
                <w:b/>
                <w:color w:val="000000" w:themeColor="text1"/>
                <w:sz w:val="18"/>
              </w:rPr>
              <w:t>Inter-band CA combination</w:t>
            </w:r>
          </w:p>
        </w:tc>
        <w:tc>
          <w:tcPr>
            <w:tcW w:w="5845" w:type="dxa"/>
            <w:gridSpan w:val="3"/>
            <w:vAlign w:val="center"/>
          </w:tcPr>
          <w:p w14:paraId="3D223F2A" w14:textId="77777777" w:rsidR="00967CEA" w:rsidRPr="007968C4" w:rsidRDefault="00967CEA" w:rsidP="00BC1FE2">
            <w:pPr>
              <w:keepNext/>
              <w:keepLines/>
              <w:spacing w:after="0"/>
              <w:jc w:val="center"/>
              <w:rPr>
                <w:rFonts w:ascii="Arial" w:eastAsia="等线" w:hAnsi="Arial"/>
                <w:b/>
                <w:color w:val="000000" w:themeColor="text1"/>
                <w:sz w:val="18"/>
              </w:rPr>
            </w:pPr>
            <w:r w:rsidRPr="007968C4">
              <w:rPr>
                <w:rFonts w:ascii="Arial" w:eastAsia="等线" w:hAnsi="Arial"/>
                <w:b/>
                <w:color w:val="000000" w:themeColor="text1"/>
                <w:sz w:val="18"/>
              </w:rPr>
              <w:t>ΔR</w:t>
            </w:r>
            <w:r w:rsidRPr="007968C4">
              <w:rPr>
                <w:rFonts w:ascii="Arial" w:eastAsia="等线" w:hAnsi="Arial"/>
                <w:b/>
                <w:color w:val="000000" w:themeColor="text1"/>
                <w:sz w:val="18"/>
                <w:vertAlign w:val="subscript"/>
              </w:rPr>
              <w:t>IB,c</w:t>
            </w:r>
            <w:r w:rsidRPr="007968C4">
              <w:rPr>
                <w:rFonts w:ascii="Arial" w:eastAsia="等线" w:hAnsi="Arial"/>
                <w:b/>
                <w:color w:val="000000" w:themeColor="text1"/>
                <w:sz w:val="18"/>
              </w:rPr>
              <w:t xml:space="preserve"> for NR bands (dB)</w:t>
            </w:r>
            <w:r w:rsidRPr="007968C4">
              <w:rPr>
                <w:rFonts w:ascii="Arial" w:eastAsia="等线" w:hAnsi="Arial"/>
                <w:b/>
                <w:color w:val="000000" w:themeColor="text1"/>
                <w:sz w:val="18"/>
                <w:vertAlign w:val="superscript"/>
              </w:rPr>
              <w:t>*</w:t>
            </w:r>
          </w:p>
        </w:tc>
      </w:tr>
      <w:tr w:rsidR="00967CEA" w:rsidRPr="007968C4" w14:paraId="1C798398" w14:textId="77777777" w:rsidTr="00BC1FE2">
        <w:trPr>
          <w:trHeight w:val="187"/>
          <w:jc w:val="center"/>
        </w:trPr>
        <w:tc>
          <w:tcPr>
            <w:tcW w:w="1594" w:type="dxa"/>
            <w:vMerge/>
            <w:tcBorders>
              <w:bottom w:val="single" w:sz="4" w:space="0" w:color="auto"/>
            </w:tcBorders>
          </w:tcPr>
          <w:p w14:paraId="1253D3F9" w14:textId="77777777" w:rsidR="00967CEA" w:rsidRPr="007968C4" w:rsidRDefault="00967CEA" w:rsidP="00BC1FE2">
            <w:pPr>
              <w:keepNext/>
              <w:keepLines/>
              <w:spacing w:after="0"/>
              <w:jc w:val="center"/>
              <w:rPr>
                <w:rFonts w:ascii="Arial" w:eastAsia="等线" w:hAnsi="Arial"/>
                <w:b/>
                <w:color w:val="000000" w:themeColor="text1"/>
                <w:sz w:val="18"/>
              </w:rPr>
            </w:pPr>
          </w:p>
        </w:tc>
        <w:tc>
          <w:tcPr>
            <w:tcW w:w="5845" w:type="dxa"/>
            <w:gridSpan w:val="3"/>
            <w:vAlign w:val="center"/>
          </w:tcPr>
          <w:p w14:paraId="34F7AB75" w14:textId="77777777" w:rsidR="00967CEA" w:rsidRPr="007968C4" w:rsidRDefault="00967CEA" w:rsidP="00BC1FE2">
            <w:pPr>
              <w:keepNext/>
              <w:keepLines/>
              <w:spacing w:after="0"/>
              <w:jc w:val="center"/>
              <w:rPr>
                <w:rFonts w:ascii="Arial" w:eastAsia="等线" w:hAnsi="Arial"/>
                <w:b/>
                <w:color w:val="000000" w:themeColor="text1"/>
                <w:sz w:val="18"/>
              </w:rPr>
            </w:pPr>
            <w:r w:rsidRPr="007968C4">
              <w:rPr>
                <w:rFonts w:ascii="Arial" w:eastAsia="等线" w:hAnsi="Arial"/>
                <w:b/>
                <w:color w:val="000000" w:themeColor="text1"/>
                <w:sz w:val="18"/>
              </w:rPr>
              <w:t>Component band in order of bands in configuration</w:t>
            </w:r>
            <w:r w:rsidRPr="007968C4">
              <w:rPr>
                <w:rFonts w:ascii="Arial" w:eastAsia="等线" w:hAnsi="Arial"/>
                <w:b/>
                <w:color w:val="000000" w:themeColor="text1"/>
                <w:sz w:val="18"/>
                <w:vertAlign w:val="superscript"/>
              </w:rPr>
              <w:t>**</w:t>
            </w:r>
          </w:p>
        </w:tc>
      </w:tr>
      <w:tr w:rsidR="00967CEA" w:rsidRPr="007968C4" w14:paraId="20E794B6" w14:textId="77777777" w:rsidTr="00BC1FE2">
        <w:trPr>
          <w:trHeight w:val="187"/>
          <w:jc w:val="center"/>
        </w:trPr>
        <w:tc>
          <w:tcPr>
            <w:tcW w:w="1594" w:type="dxa"/>
            <w:tcBorders>
              <w:bottom w:val="single" w:sz="4" w:space="0" w:color="auto"/>
            </w:tcBorders>
            <w:shd w:val="clear" w:color="auto" w:fill="auto"/>
          </w:tcPr>
          <w:p w14:paraId="7CBA1AC2" w14:textId="77777777" w:rsidR="00967CEA" w:rsidRPr="007968C4" w:rsidRDefault="00967CEA" w:rsidP="00BC1FE2">
            <w:pPr>
              <w:keepNext/>
              <w:keepLines/>
              <w:spacing w:after="0"/>
              <w:jc w:val="center"/>
              <w:rPr>
                <w:rFonts w:ascii="Arial" w:eastAsia="等线" w:hAnsi="Arial"/>
                <w:color w:val="000000" w:themeColor="text1"/>
                <w:sz w:val="18"/>
              </w:rPr>
            </w:pPr>
            <w:r w:rsidRPr="007968C4">
              <w:rPr>
                <w:rFonts w:ascii="Arial" w:eastAsia="宋体" w:hAnsi="Arial"/>
                <w:color w:val="000000"/>
                <w:sz w:val="18"/>
                <w:lang w:eastAsia="zh-CN"/>
              </w:rPr>
              <w:t>CA_n66-n70-n77</w:t>
            </w:r>
          </w:p>
        </w:tc>
        <w:tc>
          <w:tcPr>
            <w:tcW w:w="1948" w:type="dxa"/>
            <w:vAlign w:val="center"/>
          </w:tcPr>
          <w:p w14:paraId="0AA17BB1" w14:textId="77777777" w:rsidR="00967CEA" w:rsidRPr="007968C4" w:rsidRDefault="00967CEA" w:rsidP="00BC1FE2">
            <w:pPr>
              <w:keepNext/>
              <w:keepLines/>
              <w:spacing w:after="0"/>
              <w:jc w:val="center"/>
              <w:rPr>
                <w:rFonts w:ascii="Arial" w:eastAsia="等线" w:hAnsi="Arial"/>
                <w:color w:val="000000" w:themeColor="text1"/>
                <w:sz w:val="18"/>
                <w:lang w:eastAsia="zh-CN"/>
              </w:rPr>
            </w:pPr>
            <w:r w:rsidRPr="007968C4">
              <w:rPr>
                <w:rFonts w:ascii="Arial" w:eastAsia="等线" w:hAnsi="Arial"/>
                <w:color w:val="000000" w:themeColor="text1"/>
                <w:sz w:val="18"/>
                <w:lang w:eastAsia="zh-CN"/>
              </w:rPr>
              <w:t>0.2</w:t>
            </w:r>
          </w:p>
        </w:tc>
        <w:tc>
          <w:tcPr>
            <w:tcW w:w="1948" w:type="dxa"/>
            <w:vAlign w:val="center"/>
          </w:tcPr>
          <w:p w14:paraId="7012E879" w14:textId="77777777" w:rsidR="00967CEA" w:rsidRPr="007968C4" w:rsidRDefault="00967CEA" w:rsidP="00BC1FE2">
            <w:pPr>
              <w:keepNext/>
              <w:keepLines/>
              <w:spacing w:after="0"/>
              <w:jc w:val="center"/>
              <w:rPr>
                <w:rFonts w:ascii="Arial" w:eastAsia="等线" w:hAnsi="Arial"/>
                <w:color w:val="000000" w:themeColor="text1"/>
                <w:sz w:val="18"/>
                <w:lang w:eastAsia="zh-CN"/>
              </w:rPr>
            </w:pPr>
            <w:r w:rsidRPr="007968C4">
              <w:rPr>
                <w:rFonts w:ascii="Arial" w:eastAsia="等线" w:hAnsi="Arial"/>
                <w:color w:val="000000" w:themeColor="text1"/>
                <w:sz w:val="18"/>
                <w:lang w:eastAsia="zh-CN"/>
              </w:rPr>
              <w:t>0.2</w:t>
            </w:r>
          </w:p>
        </w:tc>
        <w:tc>
          <w:tcPr>
            <w:tcW w:w="1949" w:type="dxa"/>
            <w:vAlign w:val="center"/>
          </w:tcPr>
          <w:p w14:paraId="206D6C7C" w14:textId="77777777" w:rsidR="00967CEA" w:rsidRPr="007968C4" w:rsidRDefault="00967CEA" w:rsidP="00BC1FE2">
            <w:pPr>
              <w:keepNext/>
              <w:keepLines/>
              <w:spacing w:after="0"/>
              <w:jc w:val="center"/>
              <w:rPr>
                <w:rFonts w:ascii="Arial" w:eastAsia="等线" w:hAnsi="Arial"/>
                <w:color w:val="000000" w:themeColor="text1"/>
                <w:sz w:val="18"/>
                <w:lang w:eastAsia="zh-CN"/>
              </w:rPr>
            </w:pPr>
            <w:r w:rsidRPr="007968C4">
              <w:rPr>
                <w:rFonts w:ascii="Arial" w:eastAsia="等线" w:hAnsi="Arial"/>
                <w:color w:val="000000" w:themeColor="text1"/>
                <w:sz w:val="18"/>
                <w:lang w:eastAsia="zh-CN"/>
              </w:rPr>
              <w:t>0.5</w:t>
            </w:r>
          </w:p>
        </w:tc>
      </w:tr>
      <w:tr w:rsidR="00967CEA" w:rsidRPr="007968C4" w14:paraId="25112E17" w14:textId="77777777" w:rsidTr="00BC1FE2">
        <w:trPr>
          <w:trHeight w:val="187"/>
          <w:jc w:val="center"/>
        </w:trPr>
        <w:tc>
          <w:tcPr>
            <w:tcW w:w="7439" w:type="dxa"/>
            <w:gridSpan w:val="4"/>
            <w:tcBorders>
              <w:top w:val="single" w:sz="4" w:space="0" w:color="auto"/>
            </w:tcBorders>
            <w:shd w:val="clear" w:color="auto" w:fill="auto"/>
          </w:tcPr>
          <w:p w14:paraId="6F40BE6A" w14:textId="77777777" w:rsidR="00967CEA" w:rsidRPr="007968C4" w:rsidRDefault="00967CEA" w:rsidP="00BC1FE2">
            <w:pPr>
              <w:keepLines/>
              <w:spacing w:after="0"/>
              <w:ind w:left="870" w:hanging="870"/>
              <w:rPr>
                <w:rFonts w:eastAsia="等线" w:cs="Arial"/>
                <w:color w:val="000000" w:themeColor="text1"/>
                <w:lang w:eastAsia="ja-JP"/>
              </w:rPr>
            </w:pPr>
            <w:r w:rsidRPr="007968C4">
              <w:rPr>
                <w:rFonts w:ascii="Arial" w:eastAsia="等线" w:hAnsi="Arial" w:cs="Arial"/>
                <w:color w:val="000000" w:themeColor="text1"/>
                <w:sz w:val="18"/>
                <w:lang w:eastAsia="ja-JP"/>
              </w:rPr>
              <w:t>NOTE *:</w:t>
            </w:r>
            <w:r w:rsidRPr="007968C4">
              <w:rPr>
                <w:rFonts w:ascii="Arial" w:eastAsia="等线" w:hAnsi="Arial" w:cs="Arial"/>
                <w:color w:val="000000" w:themeColor="text1"/>
                <w:sz w:val="18"/>
                <w:lang w:eastAsia="ja-JP"/>
              </w:rPr>
              <w:tab/>
              <w:t xml:space="preserve"> “-” denotes ΔR</w:t>
            </w:r>
            <w:r w:rsidRPr="007968C4">
              <w:rPr>
                <w:rFonts w:ascii="Arial" w:eastAsia="等线" w:hAnsi="Arial" w:cs="Arial"/>
                <w:color w:val="000000" w:themeColor="text1"/>
                <w:sz w:val="18"/>
                <w:vertAlign w:val="subscript"/>
                <w:lang w:eastAsia="ja-JP"/>
              </w:rPr>
              <w:t>IB,c</w:t>
            </w:r>
            <w:r w:rsidRPr="007968C4">
              <w:rPr>
                <w:rFonts w:ascii="Arial" w:eastAsia="等线" w:hAnsi="Arial" w:cs="Arial"/>
                <w:color w:val="000000" w:themeColor="text1"/>
                <w:sz w:val="18"/>
                <w:lang w:eastAsia="ja-JP"/>
              </w:rPr>
              <w:t xml:space="preserve"> = 0.</w:t>
            </w:r>
          </w:p>
          <w:p w14:paraId="21D5E078" w14:textId="77777777" w:rsidR="00967CEA" w:rsidRPr="007968C4" w:rsidRDefault="00967CEA" w:rsidP="00BC1FE2">
            <w:pPr>
              <w:keepLines/>
              <w:spacing w:after="0"/>
              <w:ind w:left="870" w:hanging="870"/>
              <w:rPr>
                <w:rFonts w:ascii="Arial" w:eastAsia="等线" w:hAnsi="Arial"/>
                <w:color w:val="000000" w:themeColor="text1"/>
                <w:sz w:val="18"/>
                <w:lang w:val="en-US"/>
              </w:rPr>
            </w:pPr>
            <w:r w:rsidRPr="007968C4">
              <w:rPr>
                <w:rFonts w:ascii="Arial" w:eastAsia="等线" w:hAnsi="Arial" w:cs="Arial"/>
                <w:color w:val="000000" w:themeColor="text1"/>
                <w:sz w:val="18"/>
                <w:lang w:eastAsia="ja-JP"/>
              </w:rPr>
              <w:t>NOTE **:</w:t>
            </w:r>
            <w:r w:rsidRPr="007968C4">
              <w:rPr>
                <w:rFonts w:ascii="Arial" w:eastAsia="等线" w:hAnsi="Arial" w:cs="Arial"/>
                <w:color w:val="000000" w:themeColor="text1"/>
                <w:sz w:val="18"/>
                <w:lang w:eastAsia="ja-JP"/>
              </w:rPr>
              <w:tab/>
              <w:t>The component band order in the configuration should be listed by the order of NR bands, such as for CA_n1-n3-n8 the band order from left to right is n1, n3 and n8.</w:t>
            </w:r>
          </w:p>
        </w:tc>
      </w:tr>
    </w:tbl>
    <w:p w14:paraId="1F2201AC" w14:textId="77777777" w:rsidR="00967CEA" w:rsidRPr="007968C4" w:rsidRDefault="00967CEA" w:rsidP="00967CEA"/>
    <w:p w14:paraId="76A6EABD" w14:textId="17ED7F45" w:rsidR="00967CEA" w:rsidRPr="007968C4" w:rsidRDefault="00967CEA" w:rsidP="00967CEA">
      <w:pPr>
        <w:pStyle w:val="31"/>
        <w:rPr>
          <w:lang w:val="en-US"/>
        </w:rPr>
      </w:pPr>
      <w:bookmarkStart w:id="263" w:name="_Toc136288258"/>
      <w:r>
        <w:t>5.21</w:t>
      </w:r>
      <w:r w:rsidRPr="007968C4">
        <w:t>.2</w:t>
      </w:r>
      <w:r w:rsidRPr="007968C4">
        <w:tab/>
      </w:r>
      <w:r w:rsidRPr="007968C4">
        <w:rPr>
          <w:rFonts w:cs="Arial"/>
          <w:szCs w:val="28"/>
          <w:lang w:eastAsia="zh-CN"/>
        </w:rPr>
        <w:t>Specific for 2 bands UL CA</w:t>
      </w:r>
      <w:bookmarkEnd w:id="263"/>
    </w:p>
    <w:p w14:paraId="7C884AE5" w14:textId="7D61DB54" w:rsidR="00967CEA" w:rsidRPr="007968C4" w:rsidRDefault="00967CEA" w:rsidP="00967CEA">
      <w:pPr>
        <w:pStyle w:val="41"/>
        <w:rPr>
          <w:lang w:val="en-US" w:eastAsia="ja-JP"/>
        </w:rPr>
      </w:pPr>
      <w:bookmarkStart w:id="264" w:name="_Toc136288259"/>
      <w:r w:rsidRPr="007968C4">
        <w:rPr>
          <w:rFonts w:hint="eastAsia"/>
          <w:lang w:eastAsia="zh-CN"/>
        </w:rPr>
        <w:t>5.</w:t>
      </w:r>
      <w:r>
        <w:rPr>
          <w:lang w:eastAsia="zh-CN"/>
        </w:rPr>
        <w:t>21</w:t>
      </w:r>
      <w:r w:rsidRPr="007968C4">
        <w:rPr>
          <w:rFonts w:hint="eastAsia"/>
          <w:lang w:eastAsia="zh-CN"/>
        </w:rPr>
        <w:t>.</w:t>
      </w:r>
      <w:r w:rsidRPr="007968C4">
        <w:rPr>
          <w:lang w:eastAsia="zh-CN"/>
        </w:rPr>
        <w:t>2.1</w:t>
      </w:r>
      <w:r w:rsidRPr="007968C4">
        <w:rPr>
          <w:lang w:eastAsia="zh-CN"/>
        </w:rPr>
        <w:tab/>
      </w:r>
      <w:r w:rsidRPr="007968C4">
        <w:rPr>
          <w:rFonts w:hint="eastAsia"/>
          <w:lang w:eastAsia="zh-CN"/>
        </w:rPr>
        <w:t>UE co-existence studies</w:t>
      </w:r>
      <w:bookmarkEnd w:id="264"/>
    </w:p>
    <w:p w14:paraId="13AE254F" w14:textId="77777777" w:rsidR="00967CEA" w:rsidRPr="007968C4" w:rsidRDefault="00967CEA" w:rsidP="00967CEA">
      <w:pPr>
        <w:pStyle w:val="Guidance"/>
        <w:rPr>
          <w:rFonts w:eastAsia="宋体"/>
          <w:i w:val="0"/>
          <w:color w:val="auto"/>
          <w:szCs w:val="22"/>
          <w:lang w:eastAsia="zh-CN"/>
        </w:rPr>
      </w:pPr>
    </w:p>
    <w:p w14:paraId="1ADA13C1" w14:textId="584E9082" w:rsidR="00967CEA" w:rsidRPr="007968C4" w:rsidRDefault="00967CEA" w:rsidP="00967CEA">
      <w:r>
        <w:t>Table 5.21</w:t>
      </w:r>
      <w:r w:rsidRPr="007968C4">
        <w:t>.2.2-1lists B</w:t>
      </w:r>
      <w:r w:rsidRPr="007968C4">
        <w:rPr>
          <w:rFonts w:hint="eastAsia"/>
          <w:lang w:eastAsia="ja-JP"/>
        </w:rPr>
        <w:t xml:space="preserve">and </w:t>
      </w:r>
      <w:r w:rsidRPr="007968C4">
        <w:rPr>
          <w:lang w:val="en-US" w:eastAsia="zh-CN"/>
        </w:rPr>
        <w:t>n66</w:t>
      </w:r>
      <w:r w:rsidRPr="007968C4">
        <w:rPr>
          <w:rFonts w:hint="eastAsia"/>
          <w:lang w:eastAsia="ja-JP"/>
        </w:rPr>
        <w:t xml:space="preserve"> </w:t>
      </w:r>
      <w:r w:rsidRPr="007968C4">
        <w:t>+ B</w:t>
      </w:r>
      <w:r w:rsidRPr="007968C4">
        <w:rPr>
          <w:rFonts w:hint="eastAsia"/>
          <w:lang w:eastAsia="ja-JP"/>
        </w:rPr>
        <w:t xml:space="preserve">and </w:t>
      </w:r>
      <w:r w:rsidRPr="007968C4">
        <w:rPr>
          <w:lang w:val="en-US" w:eastAsia="zh-CN"/>
        </w:rPr>
        <w:t xml:space="preserve">n77 2UL bands CA </w:t>
      </w:r>
      <w:r w:rsidRPr="007968C4">
        <w:t xml:space="preserve"> </w:t>
      </w:r>
      <w:r w:rsidRPr="007968C4">
        <w:rPr>
          <w:lang w:eastAsia="ja-JP"/>
        </w:rPr>
        <w:t>2</w:t>
      </w:r>
      <w:r w:rsidRPr="007968C4">
        <w:rPr>
          <w:vertAlign w:val="superscript"/>
          <w:lang w:eastAsia="ja-JP"/>
        </w:rPr>
        <w:t>nd</w:t>
      </w:r>
      <w:r w:rsidRPr="007968C4">
        <w:rPr>
          <w:lang w:eastAsia="ja-JP"/>
        </w:rPr>
        <w:t xml:space="preserve">, </w:t>
      </w:r>
      <w:r w:rsidRPr="007968C4">
        <w:t>3</w:t>
      </w:r>
      <w:r w:rsidRPr="007968C4">
        <w:rPr>
          <w:vertAlign w:val="superscript"/>
        </w:rPr>
        <w:t>rd</w:t>
      </w:r>
      <w:r w:rsidRPr="007968C4">
        <w:rPr>
          <w:lang w:eastAsia="ja-JP"/>
        </w:rPr>
        <w:t>, 4</w:t>
      </w:r>
      <w:r w:rsidRPr="007968C4">
        <w:rPr>
          <w:vertAlign w:val="superscript"/>
          <w:lang w:eastAsia="ja-JP"/>
        </w:rPr>
        <w:t>th</w:t>
      </w:r>
      <w:r w:rsidRPr="007968C4">
        <w:rPr>
          <w:lang w:eastAsia="ja-JP"/>
        </w:rPr>
        <w:t xml:space="preserve"> and 5</w:t>
      </w:r>
      <w:r w:rsidRPr="007968C4">
        <w:rPr>
          <w:vertAlign w:val="superscript"/>
          <w:lang w:eastAsia="ja-JP"/>
        </w:rPr>
        <w:t>th</w:t>
      </w:r>
      <w:r w:rsidRPr="007968C4">
        <w:rPr>
          <w:lang w:eastAsia="ja-JP"/>
        </w:rPr>
        <w:t xml:space="preserve"> </w:t>
      </w:r>
      <w:r w:rsidRPr="007968C4">
        <w:t xml:space="preserve">order IMD for the UE coexistence analysis. </w:t>
      </w:r>
    </w:p>
    <w:p w14:paraId="3B34949A" w14:textId="6061BF58" w:rsidR="00967CEA" w:rsidRPr="007968C4" w:rsidRDefault="00967CEA" w:rsidP="00967CEA">
      <w:r w:rsidRPr="007968C4">
        <w:lastRenderedPageBreak/>
        <w:t xml:space="preserve">Table </w:t>
      </w:r>
      <w:r>
        <w:rPr>
          <w:rFonts w:hint="eastAsia"/>
          <w:lang w:val="en-US" w:eastAsia="zh-CN"/>
        </w:rPr>
        <w:t>5.</w:t>
      </w:r>
      <w:r>
        <w:rPr>
          <w:lang w:val="en-US" w:eastAsia="zh-CN"/>
        </w:rPr>
        <w:t>21</w:t>
      </w:r>
      <w:r w:rsidRPr="007968C4">
        <w:rPr>
          <w:rFonts w:hint="eastAsia"/>
          <w:lang w:val="en-US" w:eastAsia="zh-CN"/>
        </w:rPr>
        <w:t>.2</w:t>
      </w:r>
      <w:r w:rsidRPr="007968C4">
        <w:rPr>
          <w:lang w:eastAsia="zh-CN"/>
        </w:rPr>
        <w:t>.</w:t>
      </w:r>
      <w:r w:rsidRPr="007968C4">
        <w:rPr>
          <w:rFonts w:hint="eastAsia"/>
          <w:lang w:val="en-US" w:eastAsia="zh-CN"/>
        </w:rPr>
        <w:t>2</w:t>
      </w:r>
      <w:r w:rsidRPr="007968C4">
        <w:t>-2 lists B</w:t>
      </w:r>
      <w:r w:rsidRPr="007968C4">
        <w:rPr>
          <w:rFonts w:hint="eastAsia"/>
          <w:lang w:eastAsia="ja-JP"/>
        </w:rPr>
        <w:t xml:space="preserve">and </w:t>
      </w:r>
      <w:r w:rsidRPr="007968C4">
        <w:rPr>
          <w:lang w:val="en-US" w:eastAsia="zh-CN"/>
        </w:rPr>
        <w:t>n70</w:t>
      </w:r>
      <w:r w:rsidRPr="007968C4">
        <w:rPr>
          <w:rFonts w:hint="eastAsia"/>
          <w:lang w:eastAsia="ja-JP"/>
        </w:rPr>
        <w:t xml:space="preserve"> </w:t>
      </w:r>
      <w:r w:rsidRPr="007968C4">
        <w:t>+ B</w:t>
      </w:r>
      <w:r w:rsidRPr="007968C4">
        <w:rPr>
          <w:rFonts w:hint="eastAsia"/>
          <w:lang w:eastAsia="ja-JP"/>
        </w:rPr>
        <w:t xml:space="preserve">and </w:t>
      </w:r>
      <w:r w:rsidRPr="007968C4">
        <w:rPr>
          <w:lang w:val="en-US" w:eastAsia="zh-CN"/>
        </w:rPr>
        <w:t xml:space="preserve">n77 2UL bands CA </w:t>
      </w:r>
      <w:r w:rsidRPr="007968C4">
        <w:t xml:space="preserve"> </w:t>
      </w:r>
      <w:r w:rsidRPr="007968C4">
        <w:rPr>
          <w:lang w:eastAsia="ja-JP"/>
        </w:rPr>
        <w:t>2</w:t>
      </w:r>
      <w:r w:rsidRPr="007968C4">
        <w:rPr>
          <w:vertAlign w:val="superscript"/>
          <w:lang w:eastAsia="ja-JP"/>
        </w:rPr>
        <w:t>nd</w:t>
      </w:r>
      <w:r w:rsidRPr="007968C4">
        <w:rPr>
          <w:lang w:eastAsia="ja-JP"/>
        </w:rPr>
        <w:t xml:space="preserve">, </w:t>
      </w:r>
      <w:r w:rsidRPr="007968C4">
        <w:t>3</w:t>
      </w:r>
      <w:r w:rsidRPr="007968C4">
        <w:rPr>
          <w:vertAlign w:val="superscript"/>
        </w:rPr>
        <w:t>rd</w:t>
      </w:r>
      <w:r w:rsidRPr="007968C4">
        <w:rPr>
          <w:lang w:eastAsia="ja-JP"/>
        </w:rPr>
        <w:t>, 4</w:t>
      </w:r>
      <w:r w:rsidRPr="007968C4">
        <w:rPr>
          <w:vertAlign w:val="superscript"/>
          <w:lang w:eastAsia="ja-JP"/>
        </w:rPr>
        <w:t>th</w:t>
      </w:r>
      <w:r w:rsidRPr="007968C4">
        <w:rPr>
          <w:lang w:eastAsia="ja-JP"/>
        </w:rPr>
        <w:t xml:space="preserve"> and 5</w:t>
      </w:r>
      <w:r w:rsidRPr="007968C4">
        <w:rPr>
          <w:vertAlign w:val="superscript"/>
          <w:lang w:eastAsia="ja-JP"/>
        </w:rPr>
        <w:t>th</w:t>
      </w:r>
      <w:r w:rsidRPr="007968C4">
        <w:rPr>
          <w:lang w:eastAsia="ja-JP"/>
        </w:rPr>
        <w:t xml:space="preserve"> </w:t>
      </w:r>
      <w:r w:rsidRPr="007968C4">
        <w:t xml:space="preserve">order IMD for the UE coexistence analysis. </w:t>
      </w:r>
    </w:p>
    <w:p w14:paraId="6B35A857" w14:textId="0D25B4F5" w:rsidR="00967CEA" w:rsidRPr="007968C4" w:rsidRDefault="00967CEA" w:rsidP="00967CEA">
      <w:pPr>
        <w:jc w:val="center"/>
        <w:rPr>
          <w:lang w:eastAsia="zh-CN"/>
        </w:rPr>
      </w:pPr>
      <w:r w:rsidRPr="007968C4">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21</w:t>
      </w:r>
      <w:r w:rsidRPr="007968C4">
        <w:rPr>
          <w:rFonts w:ascii="Arial" w:hAnsi="Arial" w:cs="Arial"/>
          <w:b/>
          <w:bCs/>
          <w:lang w:val="en-US" w:eastAsia="zh-CN"/>
        </w:rPr>
        <w:t>.2</w:t>
      </w:r>
      <w:r w:rsidRPr="007968C4">
        <w:rPr>
          <w:rFonts w:ascii="Arial" w:hAnsi="Arial" w:cs="Arial"/>
          <w:b/>
          <w:bCs/>
          <w:lang w:val="en-US"/>
        </w:rPr>
        <w:t>.</w:t>
      </w:r>
      <w:r w:rsidRPr="007968C4">
        <w:rPr>
          <w:rFonts w:ascii="Arial" w:hAnsi="Arial" w:cs="Arial" w:hint="eastAsia"/>
          <w:b/>
          <w:bCs/>
          <w:lang w:val="en-US" w:eastAsia="zh-CN"/>
        </w:rPr>
        <w:t>2</w:t>
      </w:r>
      <w:r w:rsidRPr="007968C4">
        <w:rPr>
          <w:rFonts w:ascii="Arial" w:hAnsi="Arial" w:cs="Arial"/>
          <w:b/>
          <w:bCs/>
          <w:lang w:val="en-US"/>
        </w:rPr>
        <w:t xml:space="preserve">-1: Band </w:t>
      </w:r>
      <w:r w:rsidRPr="007968C4">
        <w:rPr>
          <w:rFonts w:ascii="Arial" w:hAnsi="Arial" w:cs="Arial"/>
          <w:b/>
          <w:bCs/>
          <w:lang w:val="en-US" w:eastAsia="zh-CN"/>
        </w:rPr>
        <w:t>n70</w:t>
      </w:r>
      <w:r w:rsidRPr="007968C4">
        <w:rPr>
          <w:rFonts w:ascii="Arial" w:hAnsi="Arial" w:cs="Arial"/>
          <w:b/>
          <w:bCs/>
          <w:lang w:val="en-US"/>
        </w:rPr>
        <w:t xml:space="preserve"> and Band </w:t>
      </w:r>
      <w:r w:rsidRPr="007968C4">
        <w:rPr>
          <w:rFonts w:ascii="Arial" w:hAnsi="Arial" w:cs="Arial"/>
          <w:b/>
          <w:bCs/>
          <w:lang w:val="en-US" w:eastAsia="zh-CN"/>
        </w:rPr>
        <w:t>n77</w:t>
      </w:r>
      <w:r w:rsidRPr="007968C4">
        <w:rPr>
          <w:rFonts w:ascii="Arial" w:hAnsi="Arial" w:cs="Arial"/>
          <w:b/>
          <w:bCs/>
          <w:lang w:val="en-US"/>
        </w:rPr>
        <w:t xml:space="preserve"> </w:t>
      </w:r>
      <w:r w:rsidRPr="007968C4">
        <w:rPr>
          <w:rFonts w:ascii="Arial" w:hAnsi="Arial" w:cs="Arial"/>
          <w:b/>
          <w:bCs/>
          <w:lang w:val="en-US" w:eastAsia="zh-CN"/>
        </w:rPr>
        <w:t>U</w:t>
      </w:r>
      <w:r w:rsidRPr="007968C4">
        <w:rPr>
          <w:rFonts w:ascii="Arial" w:hAnsi="Arial" w:cs="Arial"/>
          <w:b/>
          <w:bCs/>
          <w:lang w:val="en-US"/>
        </w:rPr>
        <w:t>L harmonics and IMD products</w:t>
      </w:r>
    </w:p>
    <w:tbl>
      <w:tblPr>
        <w:tblW w:w="10060" w:type="dxa"/>
        <w:tblInd w:w="113" w:type="dxa"/>
        <w:tblLook w:val="04A0" w:firstRow="1" w:lastRow="0" w:firstColumn="1" w:lastColumn="0" w:noHBand="0" w:noVBand="1"/>
      </w:tblPr>
      <w:tblGrid>
        <w:gridCol w:w="2547"/>
        <w:gridCol w:w="1843"/>
        <w:gridCol w:w="1842"/>
        <w:gridCol w:w="1985"/>
        <w:gridCol w:w="1843"/>
      </w:tblGrid>
      <w:tr w:rsidR="00967CEA" w:rsidRPr="007968C4" w14:paraId="1647F559" w14:textId="77777777" w:rsidTr="00BC1FE2">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880DFE" w14:textId="77777777" w:rsidR="00967CEA" w:rsidRPr="007968C4" w:rsidRDefault="00967CEA" w:rsidP="00BC1FE2">
            <w:pPr>
              <w:spacing w:after="0"/>
              <w:rPr>
                <w:rFonts w:ascii="Arial" w:hAnsi="Arial" w:cs="Arial"/>
                <w:b/>
                <w:bCs/>
                <w:color w:val="000000"/>
                <w:sz w:val="18"/>
                <w:szCs w:val="18"/>
                <w:lang w:val="en-US" w:eastAsia="ja-JP"/>
              </w:rPr>
            </w:pPr>
            <w:r w:rsidRPr="007968C4">
              <w:rPr>
                <w:rFonts w:ascii="Arial" w:hAnsi="Arial" w:cs="Arial"/>
                <w:b/>
                <w:bCs/>
                <w:color w:val="000000"/>
                <w:sz w:val="18"/>
                <w:szCs w:val="18"/>
                <w:lang w:val="en-US" w:eastAsia="ja-JP"/>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728D6A77" w14:textId="77777777" w:rsidR="00967CEA" w:rsidRPr="007968C4" w:rsidRDefault="00967CEA" w:rsidP="00BC1FE2">
            <w:pPr>
              <w:spacing w:after="0"/>
              <w:jc w:val="center"/>
              <w:rPr>
                <w:rFonts w:ascii="Arial" w:hAnsi="Arial" w:cs="Arial"/>
                <w:b/>
                <w:bCs/>
                <w:color w:val="000000"/>
                <w:sz w:val="18"/>
                <w:szCs w:val="18"/>
                <w:lang w:val="en-US" w:eastAsia="ja-JP"/>
              </w:rPr>
            </w:pPr>
            <w:r w:rsidRPr="007968C4">
              <w:rPr>
                <w:rFonts w:ascii="Arial" w:hAnsi="Arial" w:cs="Arial"/>
                <w:b/>
                <w:bCs/>
                <w:color w:val="000000"/>
                <w:sz w:val="18"/>
                <w:szCs w:val="18"/>
                <w:lang w:val="en-US" w:eastAsia="ja-JP"/>
              </w:rPr>
              <w:t>f1_low</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363A42FA" w14:textId="77777777" w:rsidR="00967CEA" w:rsidRPr="007968C4" w:rsidRDefault="00967CEA" w:rsidP="00BC1FE2">
            <w:pPr>
              <w:spacing w:after="0"/>
              <w:jc w:val="center"/>
              <w:rPr>
                <w:rFonts w:ascii="Arial" w:hAnsi="Arial" w:cs="Arial"/>
                <w:b/>
                <w:bCs/>
                <w:color w:val="000000"/>
                <w:sz w:val="18"/>
                <w:szCs w:val="18"/>
                <w:lang w:val="en-US" w:eastAsia="ja-JP"/>
              </w:rPr>
            </w:pPr>
            <w:r w:rsidRPr="007968C4">
              <w:rPr>
                <w:rFonts w:ascii="Arial" w:hAnsi="Arial" w:cs="Arial"/>
                <w:b/>
                <w:bCs/>
                <w:color w:val="000000"/>
                <w:sz w:val="18"/>
                <w:szCs w:val="18"/>
                <w:lang w:val="en-US" w:eastAsia="ja-JP"/>
              </w:rPr>
              <w:t>f1_high</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74285273" w14:textId="77777777" w:rsidR="00967CEA" w:rsidRPr="007968C4" w:rsidRDefault="00967CEA" w:rsidP="00BC1FE2">
            <w:pPr>
              <w:spacing w:after="0"/>
              <w:jc w:val="center"/>
              <w:rPr>
                <w:rFonts w:ascii="Arial" w:hAnsi="Arial" w:cs="Arial"/>
                <w:b/>
                <w:bCs/>
                <w:color w:val="000000"/>
                <w:sz w:val="18"/>
                <w:szCs w:val="18"/>
                <w:lang w:val="en-US" w:eastAsia="ja-JP"/>
              </w:rPr>
            </w:pPr>
            <w:r w:rsidRPr="007968C4">
              <w:rPr>
                <w:rFonts w:ascii="Arial" w:hAnsi="Arial" w:cs="Arial"/>
                <w:b/>
                <w:bCs/>
                <w:color w:val="000000"/>
                <w:sz w:val="18"/>
                <w:szCs w:val="18"/>
                <w:lang w:val="en-US" w:eastAsia="ja-JP"/>
              </w:rPr>
              <w:t>f2_low</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49EFF99E" w14:textId="77777777" w:rsidR="00967CEA" w:rsidRPr="007968C4" w:rsidRDefault="00967CEA" w:rsidP="00BC1FE2">
            <w:pPr>
              <w:spacing w:after="0"/>
              <w:jc w:val="center"/>
              <w:rPr>
                <w:rFonts w:ascii="Arial" w:hAnsi="Arial" w:cs="Arial"/>
                <w:b/>
                <w:bCs/>
                <w:color w:val="000000"/>
                <w:sz w:val="18"/>
                <w:szCs w:val="18"/>
                <w:lang w:val="en-US" w:eastAsia="ja-JP"/>
              </w:rPr>
            </w:pPr>
            <w:r w:rsidRPr="007968C4">
              <w:rPr>
                <w:rFonts w:ascii="Arial" w:hAnsi="Arial" w:cs="Arial"/>
                <w:b/>
                <w:bCs/>
                <w:color w:val="000000"/>
                <w:sz w:val="18"/>
                <w:szCs w:val="18"/>
                <w:lang w:val="en-US" w:eastAsia="ja-JP"/>
              </w:rPr>
              <w:t>f2_high</w:t>
            </w:r>
          </w:p>
        </w:tc>
      </w:tr>
      <w:tr w:rsidR="00967CEA" w:rsidRPr="007968C4" w14:paraId="42082BFE"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19C0DBA"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UL frequencies (MHz)</w:t>
            </w:r>
          </w:p>
        </w:tc>
        <w:tc>
          <w:tcPr>
            <w:tcW w:w="1843" w:type="dxa"/>
            <w:tcBorders>
              <w:top w:val="nil"/>
              <w:left w:val="nil"/>
              <w:bottom w:val="single" w:sz="4" w:space="0" w:color="auto"/>
              <w:right w:val="single" w:sz="4" w:space="0" w:color="auto"/>
            </w:tcBorders>
            <w:shd w:val="clear" w:color="auto" w:fill="auto"/>
            <w:noWrap/>
            <w:vAlign w:val="center"/>
          </w:tcPr>
          <w:p w14:paraId="3AC793D4"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663</w:t>
            </w:r>
          </w:p>
        </w:tc>
        <w:tc>
          <w:tcPr>
            <w:tcW w:w="1842" w:type="dxa"/>
            <w:tcBorders>
              <w:top w:val="nil"/>
              <w:left w:val="nil"/>
              <w:bottom w:val="single" w:sz="4" w:space="0" w:color="auto"/>
              <w:right w:val="single" w:sz="4" w:space="0" w:color="auto"/>
            </w:tcBorders>
            <w:shd w:val="clear" w:color="auto" w:fill="auto"/>
            <w:noWrap/>
            <w:vAlign w:val="center"/>
          </w:tcPr>
          <w:p w14:paraId="157EFE24"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698</w:t>
            </w:r>
          </w:p>
        </w:tc>
        <w:tc>
          <w:tcPr>
            <w:tcW w:w="1985" w:type="dxa"/>
            <w:tcBorders>
              <w:top w:val="nil"/>
              <w:left w:val="nil"/>
              <w:bottom w:val="single" w:sz="4" w:space="0" w:color="auto"/>
              <w:right w:val="single" w:sz="4" w:space="0" w:color="auto"/>
            </w:tcBorders>
            <w:shd w:val="clear" w:color="auto" w:fill="auto"/>
            <w:noWrap/>
            <w:vAlign w:val="center"/>
          </w:tcPr>
          <w:p w14:paraId="43E8618D"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3300</w:t>
            </w:r>
          </w:p>
        </w:tc>
        <w:tc>
          <w:tcPr>
            <w:tcW w:w="1843" w:type="dxa"/>
            <w:tcBorders>
              <w:top w:val="nil"/>
              <w:left w:val="nil"/>
              <w:bottom w:val="single" w:sz="4" w:space="0" w:color="auto"/>
              <w:right w:val="single" w:sz="4" w:space="0" w:color="auto"/>
            </w:tcBorders>
            <w:shd w:val="clear" w:color="auto" w:fill="auto"/>
            <w:noWrap/>
            <w:vAlign w:val="center"/>
          </w:tcPr>
          <w:p w14:paraId="44F33A16"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4200</w:t>
            </w:r>
          </w:p>
        </w:tc>
      </w:tr>
      <w:tr w:rsidR="00967CEA" w:rsidRPr="007968C4" w14:paraId="149101CA"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E8C8C7C"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2nd order IMD products</w:t>
            </w:r>
          </w:p>
        </w:tc>
        <w:tc>
          <w:tcPr>
            <w:tcW w:w="1843" w:type="dxa"/>
            <w:tcBorders>
              <w:top w:val="nil"/>
              <w:left w:val="nil"/>
              <w:bottom w:val="single" w:sz="4" w:space="0" w:color="auto"/>
              <w:right w:val="single" w:sz="4" w:space="0" w:color="auto"/>
            </w:tcBorders>
            <w:shd w:val="clear" w:color="auto" w:fill="auto"/>
            <w:noWrap/>
            <w:vAlign w:val="center"/>
          </w:tcPr>
          <w:p w14:paraId="00F64964"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|fy_high – fx_low|</w:t>
            </w:r>
          </w:p>
        </w:tc>
        <w:tc>
          <w:tcPr>
            <w:tcW w:w="1842" w:type="dxa"/>
            <w:tcBorders>
              <w:top w:val="nil"/>
              <w:left w:val="nil"/>
              <w:bottom w:val="single" w:sz="4" w:space="0" w:color="auto"/>
              <w:right w:val="single" w:sz="4" w:space="0" w:color="auto"/>
            </w:tcBorders>
            <w:shd w:val="clear" w:color="auto" w:fill="auto"/>
            <w:noWrap/>
            <w:vAlign w:val="center"/>
          </w:tcPr>
          <w:p w14:paraId="036A3ABA"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|fy_low – fx_high|</w:t>
            </w:r>
          </w:p>
        </w:tc>
        <w:tc>
          <w:tcPr>
            <w:tcW w:w="1985" w:type="dxa"/>
            <w:tcBorders>
              <w:top w:val="nil"/>
              <w:left w:val="nil"/>
              <w:bottom w:val="single" w:sz="4" w:space="0" w:color="auto"/>
              <w:right w:val="single" w:sz="4" w:space="0" w:color="auto"/>
            </w:tcBorders>
            <w:shd w:val="clear" w:color="auto" w:fill="auto"/>
            <w:noWrap/>
            <w:vAlign w:val="center"/>
          </w:tcPr>
          <w:p w14:paraId="1D5BAA4B"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|fy_low + fx_low|</w:t>
            </w:r>
          </w:p>
        </w:tc>
        <w:tc>
          <w:tcPr>
            <w:tcW w:w="1843" w:type="dxa"/>
            <w:tcBorders>
              <w:top w:val="nil"/>
              <w:left w:val="nil"/>
              <w:bottom w:val="single" w:sz="4" w:space="0" w:color="auto"/>
              <w:right w:val="single" w:sz="4" w:space="0" w:color="auto"/>
            </w:tcBorders>
            <w:shd w:val="clear" w:color="auto" w:fill="auto"/>
            <w:noWrap/>
            <w:vAlign w:val="center"/>
          </w:tcPr>
          <w:p w14:paraId="60A0D179"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|fy_high + fx_high|</w:t>
            </w:r>
          </w:p>
        </w:tc>
      </w:tr>
      <w:tr w:rsidR="00967CEA" w:rsidRPr="007968C4" w14:paraId="68D6F921"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9FE50B1"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4C6A5384"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2602</w:t>
            </w:r>
          </w:p>
        </w:tc>
        <w:tc>
          <w:tcPr>
            <w:tcW w:w="1842" w:type="dxa"/>
            <w:tcBorders>
              <w:top w:val="nil"/>
              <w:left w:val="nil"/>
              <w:bottom w:val="single" w:sz="4" w:space="0" w:color="auto"/>
              <w:right w:val="single" w:sz="4" w:space="0" w:color="auto"/>
            </w:tcBorders>
            <w:shd w:val="clear" w:color="auto" w:fill="auto"/>
            <w:noWrap/>
            <w:vAlign w:val="bottom"/>
          </w:tcPr>
          <w:p w14:paraId="2612D828"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3537</w:t>
            </w:r>
          </w:p>
        </w:tc>
        <w:tc>
          <w:tcPr>
            <w:tcW w:w="1985" w:type="dxa"/>
            <w:tcBorders>
              <w:top w:val="nil"/>
              <w:left w:val="nil"/>
              <w:bottom w:val="single" w:sz="4" w:space="0" w:color="auto"/>
              <w:right w:val="single" w:sz="4" w:space="0" w:color="auto"/>
            </w:tcBorders>
            <w:shd w:val="clear" w:color="auto" w:fill="auto"/>
            <w:noWrap/>
            <w:vAlign w:val="bottom"/>
          </w:tcPr>
          <w:p w14:paraId="3BFB2AE8"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3963</w:t>
            </w:r>
          </w:p>
        </w:tc>
        <w:tc>
          <w:tcPr>
            <w:tcW w:w="1843" w:type="dxa"/>
            <w:tcBorders>
              <w:top w:val="nil"/>
              <w:left w:val="nil"/>
              <w:bottom w:val="single" w:sz="4" w:space="0" w:color="auto"/>
              <w:right w:val="single" w:sz="4" w:space="0" w:color="auto"/>
            </w:tcBorders>
            <w:shd w:val="clear" w:color="auto" w:fill="auto"/>
            <w:noWrap/>
            <w:vAlign w:val="bottom"/>
          </w:tcPr>
          <w:p w14:paraId="2DA9DED9"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4898</w:t>
            </w:r>
          </w:p>
        </w:tc>
      </w:tr>
      <w:tr w:rsidR="00967CEA" w:rsidRPr="007968C4" w14:paraId="0F7EA542"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A206013"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671280C2"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|fy_high – 2*fx_low|</w:t>
            </w:r>
          </w:p>
        </w:tc>
        <w:tc>
          <w:tcPr>
            <w:tcW w:w="1842" w:type="dxa"/>
            <w:tcBorders>
              <w:top w:val="nil"/>
              <w:left w:val="nil"/>
              <w:bottom w:val="single" w:sz="4" w:space="0" w:color="auto"/>
              <w:right w:val="single" w:sz="4" w:space="0" w:color="auto"/>
            </w:tcBorders>
            <w:shd w:val="clear" w:color="auto" w:fill="auto"/>
            <w:noWrap/>
            <w:vAlign w:val="center"/>
          </w:tcPr>
          <w:p w14:paraId="4BE273BC"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|fy_low – 2*fx_high|</w:t>
            </w:r>
          </w:p>
        </w:tc>
        <w:tc>
          <w:tcPr>
            <w:tcW w:w="1985" w:type="dxa"/>
            <w:tcBorders>
              <w:top w:val="nil"/>
              <w:left w:val="nil"/>
              <w:bottom w:val="single" w:sz="4" w:space="0" w:color="auto"/>
              <w:right w:val="single" w:sz="4" w:space="0" w:color="auto"/>
            </w:tcBorders>
            <w:shd w:val="clear" w:color="auto" w:fill="auto"/>
            <w:noWrap/>
            <w:vAlign w:val="center"/>
          </w:tcPr>
          <w:p w14:paraId="497EC44B"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|2*fy_low – fx_high|</w:t>
            </w:r>
          </w:p>
        </w:tc>
        <w:tc>
          <w:tcPr>
            <w:tcW w:w="1843" w:type="dxa"/>
            <w:tcBorders>
              <w:top w:val="nil"/>
              <w:left w:val="nil"/>
              <w:bottom w:val="single" w:sz="4" w:space="0" w:color="auto"/>
              <w:right w:val="single" w:sz="4" w:space="0" w:color="auto"/>
            </w:tcBorders>
            <w:shd w:val="clear" w:color="auto" w:fill="auto"/>
            <w:noWrap/>
            <w:vAlign w:val="center"/>
          </w:tcPr>
          <w:p w14:paraId="1F3D58A6"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|2*fy_high – fx_low|</w:t>
            </w:r>
          </w:p>
        </w:tc>
      </w:tr>
      <w:tr w:rsidR="00967CEA" w:rsidRPr="007968C4" w14:paraId="773B4329"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8969D5C"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151F97BC"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2874</w:t>
            </w:r>
          </w:p>
        </w:tc>
        <w:tc>
          <w:tcPr>
            <w:tcW w:w="1842" w:type="dxa"/>
            <w:tcBorders>
              <w:top w:val="nil"/>
              <w:left w:val="nil"/>
              <w:bottom w:val="single" w:sz="4" w:space="0" w:color="auto"/>
              <w:right w:val="single" w:sz="4" w:space="0" w:color="auto"/>
            </w:tcBorders>
            <w:shd w:val="clear" w:color="auto" w:fill="auto"/>
            <w:noWrap/>
            <w:vAlign w:val="bottom"/>
          </w:tcPr>
          <w:p w14:paraId="780CBB72"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1904</w:t>
            </w:r>
          </w:p>
        </w:tc>
        <w:tc>
          <w:tcPr>
            <w:tcW w:w="1985" w:type="dxa"/>
            <w:tcBorders>
              <w:top w:val="nil"/>
              <w:left w:val="nil"/>
              <w:bottom w:val="single" w:sz="4" w:space="0" w:color="auto"/>
              <w:right w:val="single" w:sz="4" w:space="0" w:color="auto"/>
            </w:tcBorders>
            <w:shd w:val="clear" w:color="auto" w:fill="auto"/>
            <w:noWrap/>
            <w:vAlign w:val="bottom"/>
          </w:tcPr>
          <w:p w14:paraId="1B7FEE71"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5902</w:t>
            </w:r>
          </w:p>
        </w:tc>
        <w:tc>
          <w:tcPr>
            <w:tcW w:w="1843" w:type="dxa"/>
            <w:tcBorders>
              <w:top w:val="nil"/>
              <w:left w:val="nil"/>
              <w:bottom w:val="single" w:sz="4" w:space="0" w:color="auto"/>
              <w:right w:val="single" w:sz="4" w:space="0" w:color="auto"/>
            </w:tcBorders>
            <w:shd w:val="clear" w:color="auto" w:fill="auto"/>
            <w:noWrap/>
            <w:vAlign w:val="bottom"/>
          </w:tcPr>
          <w:p w14:paraId="15EB196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7737</w:t>
            </w:r>
          </w:p>
        </w:tc>
      </w:tr>
      <w:tr w:rsidR="00967CEA" w:rsidRPr="007968C4" w14:paraId="20A7CBEE"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78C708F"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21C6F0BF"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|2*fx_low + fy_low|</w:t>
            </w:r>
          </w:p>
        </w:tc>
        <w:tc>
          <w:tcPr>
            <w:tcW w:w="1842" w:type="dxa"/>
            <w:tcBorders>
              <w:top w:val="nil"/>
              <w:left w:val="nil"/>
              <w:bottom w:val="single" w:sz="4" w:space="0" w:color="auto"/>
              <w:right w:val="single" w:sz="4" w:space="0" w:color="auto"/>
            </w:tcBorders>
            <w:shd w:val="clear" w:color="auto" w:fill="auto"/>
            <w:noWrap/>
            <w:vAlign w:val="center"/>
          </w:tcPr>
          <w:p w14:paraId="680E9E36"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|2*fx_high + fy_high|</w:t>
            </w:r>
          </w:p>
        </w:tc>
        <w:tc>
          <w:tcPr>
            <w:tcW w:w="1985" w:type="dxa"/>
            <w:tcBorders>
              <w:top w:val="nil"/>
              <w:left w:val="nil"/>
              <w:bottom w:val="single" w:sz="4" w:space="0" w:color="auto"/>
              <w:right w:val="single" w:sz="4" w:space="0" w:color="auto"/>
            </w:tcBorders>
            <w:shd w:val="clear" w:color="auto" w:fill="auto"/>
            <w:noWrap/>
            <w:vAlign w:val="center"/>
          </w:tcPr>
          <w:p w14:paraId="13D85AC2"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|2*fy_low + fx_low|</w:t>
            </w:r>
          </w:p>
        </w:tc>
        <w:tc>
          <w:tcPr>
            <w:tcW w:w="1843" w:type="dxa"/>
            <w:tcBorders>
              <w:top w:val="nil"/>
              <w:left w:val="nil"/>
              <w:bottom w:val="single" w:sz="4" w:space="0" w:color="auto"/>
              <w:right w:val="single" w:sz="4" w:space="0" w:color="auto"/>
            </w:tcBorders>
            <w:shd w:val="clear" w:color="auto" w:fill="auto"/>
            <w:noWrap/>
            <w:vAlign w:val="center"/>
          </w:tcPr>
          <w:p w14:paraId="6E1E6F7C"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|2*fy_high + fx_high|</w:t>
            </w:r>
          </w:p>
        </w:tc>
      </w:tr>
      <w:tr w:rsidR="00967CEA" w:rsidRPr="007968C4" w14:paraId="7DEF3F04"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04721E1"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23EBAC53"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4626</w:t>
            </w:r>
          </w:p>
        </w:tc>
        <w:tc>
          <w:tcPr>
            <w:tcW w:w="1842" w:type="dxa"/>
            <w:tcBorders>
              <w:top w:val="nil"/>
              <w:left w:val="nil"/>
              <w:bottom w:val="single" w:sz="4" w:space="0" w:color="auto"/>
              <w:right w:val="single" w:sz="4" w:space="0" w:color="auto"/>
            </w:tcBorders>
            <w:shd w:val="clear" w:color="auto" w:fill="auto"/>
            <w:noWrap/>
            <w:vAlign w:val="bottom"/>
          </w:tcPr>
          <w:p w14:paraId="233EC219"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5596</w:t>
            </w:r>
          </w:p>
        </w:tc>
        <w:tc>
          <w:tcPr>
            <w:tcW w:w="1985" w:type="dxa"/>
            <w:tcBorders>
              <w:top w:val="nil"/>
              <w:left w:val="nil"/>
              <w:bottom w:val="single" w:sz="4" w:space="0" w:color="auto"/>
              <w:right w:val="single" w:sz="4" w:space="0" w:color="auto"/>
            </w:tcBorders>
            <w:shd w:val="clear" w:color="auto" w:fill="auto"/>
            <w:noWrap/>
            <w:vAlign w:val="bottom"/>
          </w:tcPr>
          <w:p w14:paraId="39A8F9AC"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7263</w:t>
            </w:r>
          </w:p>
        </w:tc>
        <w:tc>
          <w:tcPr>
            <w:tcW w:w="1843" w:type="dxa"/>
            <w:tcBorders>
              <w:top w:val="nil"/>
              <w:left w:val="nil"/>
              <w:bottom w:val="single" w:sz="4" w:space="0" w:color="auto"/>
              <w:right w:val="single" w:sz="4" w:space="0" w:color="auto"/>
            </w:tcBorders>
            <w:shd w:val="clear" w:color="auto" w:fill="auto"/>
            <w:noWrap/>
            <w:vAlign w:val="bottom"/>
          </w:tcPr>
          <w:p w14:paraId="227F04F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9098</w:t>
            </w:r>
          </w:p>
        </w:tc>
      </w:tr>
      <w:tr w:rsidR="00967CEA" w:rsidRPr="007968C4" w14:paraId="5245F447"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E5165E0"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73BE3217"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|2*fx_low –2* fy_high|</w:t>
            </w:r>
          </w:p>
        </w:tc>
        <w:tc>
          <w:tcPr>
            <w:tcW w:w="1842" w:type="dxa"/>
            <w:tcBorders>
              <w:top w:val="nil"/>
              <w:left w:val="nil"/>
              <w:bottom w:val="single" w:sz="4" w:space="0" w:color="auto"/>
              <w:right w:val="single" w:sz="4" w:space="0" w:color="auto"/>
            </w:tcBorders>
            <w:shd w:val="clear" w:color="auto" w:fill="auto"/>
            <w:noWrap/>
            <w:vAlign w:val="center"/>
          </w:tcPr>
          <w:p w14:paraId="629495E3"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|2*fx_high – 2*fy_low|</w:t>
            </w:r>
          </w:p>
        </w:tc>
        <w:tc>
          <w:tcPr>
            <w:tcW w:w="1985" w:type="dxa"/>
            <w:tcBorders>
              <w:top w:val="nil"/>
              <w:left w:val="nil"/>
              <w:bottom w:val="single" w:sz="4" w:space="0" w:color="auto"/>
              <w:right w:val="single" w:sz="4" w:space="0" w:color="auto"/>
            </w:tcBorders>
            <w:shd w:val="clear" w:color="auto" w:fill="auto"/>
            <w:noWrap/>
            <w:vAlign w:val="center"/>
          </w:tcPr>
          <w:p w14:paraId="79471747"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|2*fx_low +2* fy_low|</w:t>
            </w:r>
          </w:p>
        </w:tc>
        <w:tc>
          <w:tcPr>
            <w:tcW w:w="1843" w:type="dxa"/>
            <w:tcBorders>
              <w:top w:val="nil"/>
              <w:left w:val="nil"/>
              <w:bottom w:val="single" w:sz="4" w:space="0" w:color="auto"/>
              <w:right w:val="single" w:sz="4" w:space="0" w:color="auto"/>
            </w:tcBorders>
            <w:shd w:val="clear" w:color="auto" w:fill="auto"/>
            <w:noWrap/>
            <w:vAlign w:val="center"/>
          </w:tcPr>
          <w:p w14:paraId="3754FBA0"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|2*fx_high +2* fy_high|</w:t>
            </w:r>
          </w:p>
        </w:tc>
      </w:tr>
      <w:tr w:rsidR="00967CEA" w:rsidRPr="007968C4" w14:paraId="3981E418"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0B928C0"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FFFFFF" w:themeFill="background1"/>
            <w:noWrap/>
            <w:vAlign w:val="bottom"/>
          </w:tcPr>
          <w:p w14:paraId="3A5D293D"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2211</w:t>
            </w:r>
          </w:p>
        </w:tc>
        <w:tc>
          <w:tcPr>
            <w:tcW w:w="1842" w:type="dxa"/>
            <w:tcBorders>
              <w:top w:val="nil"/>
              <w:left w:val="nil"/>
              <w:bottom w:val="single" w:sz="4" w:space="0" w:color="auto"/>
              <w:right w:val="single" w:sz="4" w:space="0" w:color="auto"/>
            </w:tcBorders>
            <w:shd w:val="clear" w:color="auto" w:fill="auto"/>
            <w:noWrap/>
            <w:vAlign w:val="bottom"/>
          </w:tcPr>
          <w:p w14:paraId="2303DAAF"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1206</w:t>
            </w:r>
          </w:p>
        </w:tc>
        <w:tc>
          <w:tcPr>
            <w:tcW w:w="1985" w:type="dxa"/>
            <w:tcBorders>
              <w:top w:val="nil"/>
              <w:left w:val="nil"/>
              <w:bottom w:val="single" w:sz="4" w:space="0" w:color="auto"/>
              <w:right w:val="single" w:sz="4" w:space="0" w:color="auto"/>
            </w:tcBorders>
            <w:shd w:val="clear" w:color="auto" w:fill="auto"/>
            <w:noWrap/>
            <w:vAlign w:val="bottom"/>
          </w:tcPr>
          <w:p w14:paraId="65E93706"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9202</w:t>
            </w:r>
          </w:p>
        </w:tc>
        <w:tc>
          <w:tcPr>
            <w:tcW w:w="1843" w:type="dxa"/>
            <w:tcBorders>
              <w:top w:val="nil"/>
              <w:left w:val="nil"/>
              <w:bottom w:val="single" w:sz="4" w:space="0" w:color="auto"/>
              <w:right w:val="single" w:sz="4" w:space="0" w:color="auto"/>
            </w:tcBorders>
            <w:shd w:val="clear" w:color="auto" w:fill="auto"/>
            <w:noWrap/>
            <w:vAlign w:val="bottom"/>
          </w:tcPr>
          <w:p w14:paraId="3EF0DE03"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11937</w:t>
            </w:r>
          </w:p>
        </w:tc>
      </w:tr>
      <w:tr w:rsidR="00967CEA" w:rsidRPr="007968C4" w14:paraId="0A7E82E9"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7183FBD"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08521965"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|3*fx_low –1* fy_high|</w:t>
            </w:r>
          </w:p>
        </w:tc>
        <w:tc>
          <w:tcPr>
            <w:tcW w:w="1842" w:type="dxa"/>
            <w:tcBorders>
              <w:top w:val="nil"/>
              <w:left w:val="nil"/>
              <w:bottom w:val="single" w:sz="4" w:space="0" w:color="auto"/>
              <w:right w:val="single" w:sz="4" w:space="0" w:color="auto"/>
            </w:tcBorders>
            <w:shd w:val="clear" w:color="auto" w:fill="auto"/>
            <w:noWrap/>
            <w:vAlign w:val="center"/>
          </w:tcPr>
          <w:p w14:paraId="50A4E21A"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|3*fx_high – 1*fy_low|</w:t>
            </w:r>
          </w:p>
        </w:tc>
        <w:tc>
          <w:tcPr>
            <w:tcW w:w="1985" w:type="dxa"/>
            <w:tcBorders>
              <w:top w:val="nil"/>
              <w:left w:val="nil"/>
              <w:bottom w:val="single" w:sz="4" w:space="0" w:color="auto"/>
              <w:right w:val="single" w:sz="4" w:space="0" w:color="auto"/>
            </w:tcBorders>
            <w:shd w:val="clear" w:color="auto" w:fill="auto"/>
            <w:noWrap/>
            <w:vAlign w:val="center"/>
          </w:tcPr>
          <w:p w14:paraId="6082D1F1"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|3*fy_low – 1*fx_high|</w:t>
            </w:r>
          </w:p>
        </w:tc>
        <w:tc>
          <w:tcPr>
            <w:tcW w:w="1843" w:type="dxa"/>
            <w:tcBorders>
              <w:top w:val="nil"/>
              <w:left w:val="nil"/>
              <w:bottom w:val="single" w:sz="4" w:space="0" w:color="auto"/>
              <w:right w:val="single" w:sz="4" w:space="0" w:color="auto"/>
            </w:tcBorders>
            <w:shd w:val="clear" w:color="auto" w:fill="auto"/>
            <w:noWrap/>
            <w:vAlign w:val="center"/>
          </w:tcPr>
          <w:p w14:paraId="15BCE3D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|3*fy_high – 1*fx_low|</w:t>
            </w:r>
          </w:p>
        </w:tc>
      </w:tr>
      <w:tr w:rsidR="00967CEA" w:rsidRPr="007968C4" w14:paraId="157C0B26"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270CE28"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2CA1A023"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5289</w:t>
            </w:r>
          </w:p>
        </w:tc>
        <w:tc>
          <w:tcPr>
            <w:tcW w:w="1842" w:type="dxa"/>
            <w:tcBorders>
              <w:top w:val="nil"/>
              <w:left w:val="nil"/>
              <w:bottom w:val="single" w:sz="4" w:space="0" w:color="auto"/>
              <w:right w:val="single" w:sz="4" w:space="0" w:color="auto"/>
            </w:tcBorders>
            <w:shd w:val="clear" w:color="auto" w:fill="auto"/>
            <w:noWrap/>
            <w:vAlign w:val="bottom"/>
          </w:tcPr>
          <w:p w14:paraId="4F891CC1"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6294</w:t>
            </w:r>
          </w:p>
        </w:tc>
        <w:tc>
          <w:tcPr>
            <w:tcW w:w="1985" w:type="dxa"/>
            <w:tcBorders>
              <w:top w:val="nil"/>
              <w:left w:val="nil"/>
              <w:bottom w:val="single" w:sz="4" w:space="0" w:color="auto"/>
              <w:right w:val="single" w:sz="4" w:space="0" w:color="auto"/>
            </w:tcBorders>
            <w:shd w:val="clear" w:color="auto" w:fill="auto"/>
            <w:noWrap/>
            <w:vAlign w:val="bottom"/>
          </w:tcPr>
          <w:p w14:paraId="5A21013D"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7263</w:t>
            </w:r>
          </w:p>
        </w:tc>
        <w:tc>
          <w:tcPr>
            <w:tcW w:w="1843" w:type="dxa"/>
            <w:tcBorders>
              <w:top w:val="nil"/>
              <w:left w:val="nil"/>
              <w:bottom w:val="single" w:sz="4" w:space="0" w:color="auto"/>
              <w:right w:val="single" w:sz="4" w:space="0" w:color="auto"/>
            </w:tcBorders>
            <w:shd w:val="clear" w:color="auto" w:fill="auto"/>
            <w:noWrap/>
            <w:vAlign w:val="bottom"/>
          </w:tcPr>
          <w:p w14:paraId="3F3954E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13298</w:t>
            </w:r>
          </w:p>
        </w:tc>
      </w:tr>
      <w:tr w:rsidR="00967CEA" w:rsidRPr="007968C4" w14:paraId="7CC3EDA2"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2C47EBB"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573EA22D"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|3*fx_low +1* fy_low|</w:t>
            </w:r>
          </w:p>
        </w:tc>
        <w:tc>
          <w:tcPr>
            <w:tcW w:w="1842" w:type="dxa"/>
            <w:tcBorders>
              <w:top w:val="nil"/>
              <w:left w:val="nil"/>
              <w:bottom w:val="single" w:sz="4" w:space="0" w:color="auto"/>
              <w:right w:val="single" w:sz="4" w:space="0" w:color="auto"/>
            </w:tcBorders>
            <w:shd w:val="clear" w:color="auto" w:fill="auto"/>
            <w:noWrap/>
            <w:vAlign w:val="center"/>
          </w:tcPr>
          <w:p w14:paraId="18E074D0"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|3*fx_high +1* fy_high|</w:t>
            </w:r>
          </w:p>
        </w:tc>
        <w:tc>
          <w:tcPr>
            <w:tcW w:w="1985" w:type="dxa"/>
            <w:tcBorders>
              <w:top w:val="nil"/>
              <w:left w:val="nil"/>
              <w:bottom w:val="single" w:sz="4" w:space="0" w:color="auto"/>
              <w:right w:val="single" w:sz="4" w:space="0" w:color="auto"/>
            </w:tcBorders>
            <w:shd w:val="clear" w:color="auto" w:fill="auto"/>
            <w:noWrap/>
            <w:vAlign w:val="center"/>
          </w:tcPr>
          <w:p w14:paraId="75EE0894"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|3*fy_low + 1*fx_low|</w:t>
            </w:r>
          </w:p>
        </w:tc>
        <w:tc>
          <w:tcPr>
            <w:tcW w:w="1843" w:type="dxa"/>
            <w:tcBorders>
              <w:top w:val="nil"/>
              <w:left w:val="nil"/>
              <w:bottom w:val="single" w:sz="4" w:space="0" w:color="auto"/>
              <w:right w:val="single" w:sz="4" w:space="0" w:color="auto"/>
            </w:tcBorders>
            <w:shd w:val="clear" w:color="auto" w:fill="auto"/>
            <w:noWrap/>
            <w:vAlign w:val="center"/>
          </w:tcPr>
          <w:p w14:paraId="47CC1EBC"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|3*fy_high + 1*fx_high|</w:t>
            </w:r>
          </w:p>
        </w:tc>
      </w:tr>
      <w:tr w:rsidR="00967CEA" w:rsidRPr="007968C4" w14:paraId="246E0D46"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38049CE"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6B9C1151"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5204</w:t>
            </w:r>
          </w:p>
        </w:tc>
        <w:tc>
          <w:tcPr>
            <w:tcW w:w="1842" w:type="dxa"/>
            <w:tcBorders>
              <w:top w:val="nil"/>
              <w:left w:val="nil"/>
              <w:bottom w:val="single" w:sz="4" w:space="0" w:color="auto"/>
              <w:right w:val="single" w:sz="4" w:space="0" w:color="auto"/>
            </w:tcBorders>
            <w:shd w:val="clear" w:color="auto" w:fill="auto"/>
            <w:noWrap/>
            <w:vAlign w:val="bottom"/>
          </w:tcPr>
          <w:p w14:paraId="5D513414"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7074</w:t>
            </w:r>
          </w:p>
        </w:tc>
        <w:tc>
          <w:tcPr>
            <w:tcW w:w="1985" w:type="dxa"/>
            <w:tcBorders>
              <w:top w:val="nil"/>
              <w:left w:val="nil"/>
              <w:bottom w:val="single" w:sz="4" w:space="0" w:color="auto"/>
              <w:right w:val="single" w:sz="4" w:space="0" w:color="auto"/>
            </w:tcBorders>
            <w:shd w:val="clear" w:color="auto" w:fill="auto"/>
            <w:noWrap/>
            <w:vAlign w:val="bottom"/>
          </w:tcPr>
          <w:p w14:paraId="0F47D396"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7926</w:t>
            </w:r>
          </w:p>
        </w:tc>
        <w:tc>
          <w:tcPr>
            <w:tcW w:w="1843" w:type="dxa"/>
            <w:tcBorders>
              <w:top w:val="nil"/>
              <w:left w:val="nil"/>
              <w:bottom w:val="single" w:sz="4" w:space="0" w:color="auto"/>
              <w:right w:val="single" w:sz="4" w:space="0" w:color="auto"/>
            </w:tcBorders>
            <w:shd w:val="clear" w:color="auto" w:fill="auto"/>
            <w:noWrap/>
            <w:vAlign w:val="bottom"/>
          </w:tcPr>
          <w:p w14:paraId="518CDFAF"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9796</w:t>
            </w:r>
          </w:p>
        </w:tc>
      </w:tr>
      <w:tr w:rsidR="00967CEA" w:rsidRPr="007968C4" w14:paraId="7E87797A"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D0001F5"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7457F170"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|fx_low – 4*fy_high|</w:t>
            </w:r>
          </w:p>
        </w:tc>
        <w:tc>
          <w:tcPr>
            <w:tcW w:w="1842" w:type="dxa"/>
            <w:tcBorders>
              <w:top w:val="nil"/>
              <w:left w:val="nil"/>
              <w:bottom w:val="single" w:sz="4" w:space="0" w:color="auto"/>
              <w:right w:val="single" w:sz="4" w:space="0" w:color="auto"/>
            </w:tcBorders>
            <w:shd w:val="clear" w:color="auto" w:fill="auto"/>
            <w:noWrap/>
            <w:vAlign w:val="center"/>
          </w:tcPr>
          <w:p w14:paraId="6CD642E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|fx_high – 4*fy_low|</w:t>
            </w:r>
          </w:p>
        </w:tc>
        <w:tc>
          <w:tcPr>
            <w:tcW w:w="1985" w:type="dxa"/>
            <w:tcBorders>
              <w:top w:val="nil"/>
              <w:left w:val="nil"/>
              <w:bottom w:val="single" w:sz="4" w:space="0" w:color="auto"/>
              <w:right w:val="single" w:sz="4" w:space="0" w:color="auto"/>
            </w:tcBorders>
            <w:shd w:val="clear" w:color="auto" w:fill="auto"/>
            <w:noWrap/>
            <w:vAlign w:val="center"/>
          </w:tcPr>
          <w:p w14:paraId="72D29E5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|fy_low – 4*fx_high|</w:t>
            </w:r>
          </w:p>
        </w:tc>
        <w:tc>
          <w:tcPr>
            <w:tcW w:w="1843" w:type="dxa"/>
            <w:tcBorders>
              <w:top w:val="nil"/>
              <w:left w:val="nil"/>
              <w:bottom w:val="single" w:sz="4" w:space="0" w:color="auto"/>
              <w:right w:val="single" w:sz="4" w:space="0" w:color="auto"/>
            </w:tcBorders>
            <w:shd w:val="clear" w:color="auto" w:fill="auto"/>
            <w:noWrap/>
            <w:vAlign w:val="center"/>
          </w:tcPr>
          <w:p w14:paraId="15126A5F"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|fy_high – 4*fx_low|</w:t>
            </w:r>
          </w:p>
        </w:tc>
      </w:tr>
      <w:tr w:rsidR="00967CEA" w:rsidRPr="007968C4" w14:paraId="09787824"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E4C3BA7"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3D9932BC"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1548</w:t>
            </w:r>
          </w:p>
        </w:tc>
        <w:tc>
          <w:tcPr>
            <w:tcW w:w="1842" w:type="dxa"/>
            <w:tcBorders>
              <w:top w:val="nil"/>
              <w:left w:val="nil"/>
              <w:bottom w:val="single" w:sz="4" w:space="0" w:color="auto"/>
              <w:right w:val="single" w:sz="4" w:space="0" w:color="auto"/>
            </w:tcBorders>
            <w:shd w:val="clear" w:color="auto" w:fill="auto"/>
            <w:noWrap/>
            <w:vAlign w:val="bottom"/>
          </w:tcPr>
          <w:p w14:paraId="393C318F"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508</w:t>
            </w:r>
          </w:p>
        </w:tc>
        <w:tc>
          <w:tcPr>
            <w:tcW w:w="1985" w:type="dxa"/>
            <w:tcBorders>
              <w:top w:val="nil"/>
              <w:left w:val="nil"/>
              <w:bottom w:val="single" w:sz="4" w:space="0" w:color="auto"/>
              <w:right w:val="single" w:sz="4" w:space="0" w:color="auto"/>
            </w:tcBorders>
            <w:shd w:val="clear" w:color="auto" w:fill="auto"/>
            <w:noWrap/>
            <w:vAlign w:val="bottom"/>
          </w:tcPr>
          <w:p w14:paraId="55461DE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12502</w:t>
            </w:r>
          </w:p>
        </w:tc>
        <w:tc>
          <w:tcPr>
            <w:tcW w:w="1843" w:type="dxa"/>
            <w:tcBorders>
              <w:top w:val="nil"/>
              <w:left w:val="nil"/>
              <w:bottom w:val="single" w:sz="4" w:space="0" w:color="auto"/>
              <w:right w:val="single" w:sz="4" w:space="0" w:color="auto"/>
            </w:tcBorders>
            <w:shd w:val="clear" w:color="auto" w:fill="auto"/>
            <w:noWrap/>
            <w:vAlign w:val="bottom"/>
          </w:tcPr>
          <w:p w14:paraId="7DF70B46"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16137</w:t>
            </w:r>
          </w:p>
        </w:tc>
      </w:tr>
      <w:tr w:rsidR="00967CEA" w:rsidRPr="007968C4" w14:paraId="4C26AE1C"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DA5AC5B"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07D21081"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|fx_low + 4*fy_low|</w:t>
            </w:r>
          </w:p>
        </w:tc>
        <w:tc>
          <w:tcPr>
            <w:tcW w:w="1842" w:type="dxa"/>
            <w:tcBorders>
              <w:top w:val="nil"/>
              <w:left w:val="nil"/>
              <w:bottom w:val="single" w:sz="4" w:space="0" w:color="auto"/>
              <w:right w:val="single" w:sz="4" w:space="0" w:color="auto"/>
            </w:tcBorders>
            <w:shd w:val="clear" w:color="auto" w:fill="auto"/>
            <w:noWrap/>
            <w:vAlign w:val="center"/>
          </w:tcPr>
          <w:p w14:paraId="20CFD8A4"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|fx_high + 4*fy_high|</w:t>
            </w:r>
          </w:p>
        </w:tc>
        <w:tc>
          <w:tcPr>
            <w:tcW w:w="1985" w:type="dxa"/>
            <w:tcBorders>
              <w:top w:val="nil"/>
              <w:left w:val="nil"/>
              <w:bottom w:val="single" w:sz="4" w:space="0" w:color="auto"/>
              <w:right w:val="single" w:sz="4" w:space="0" w:color="auto"/>
            </w:tcBorders>
            <w:shd w:val="clear" w:color="auto" w:fill="auto"/>
            <w:noWrap/>
            <w:vAlign w:val="center"/>
          </w:tcPr>
          <w:p w14:paraId="60B6D2C2"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|fy_low + 4*fx_low|</w:t>
            </w:r>
          </w:p>
        </w:tc>
        <w:tc>
          <w:tcPr>
            <w:tcW w:w="1843" w:type="dxa"/>
            <w:tcBorders>
              <w:top w:val="nil"/>
              <w:left w:val="nil"/>
              <w:bottom w:val="single" w:sz="4" w:space="0" w:color="auto"/>
              <w:right w:val="single" w:sz="4" w:space="0" w:color="auto"/>
            </w:tcBorders>
            <w:shd w:val="clear" w:color="auto" w:fill="auto"/>
            <w:noWrap/>
            <w:vAlign w:val="center"/>
          </w:tcPr>
          <w:p w14:paraId="60C04BB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|fy_high + 4*fx_high|</w:t>
            </w:r>
          </w:p>
        </w:tc>
      </w:tr>
      <w:tr w:rsidR="00967CEA" w:rsidRPr="007968C4" w14:paraId="55EBCDA4"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2F24C35"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24622D2D"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5952</w:t>
            </w:r>
          </w:p>
        </w:tc>
        <w:tc>
          <w:tcPr>
            <w:tcW w:w="1842" w:type="dxa"/>
            <w:tcBorders>
              <w:top w:val="nil"/>
              <w:left w:val="nil"/>
              <w:bottom w:val="single" w:sz="4" w:space="0" w:color="auto"/>
              <w:right w:val="single" w:sz="4" w:space="0" w:color="auto"/>
            </w:tcBorders>
            <w:shd w:val="clear" w:color="auto" w:fill="auto"/>
            <w:noWrap/>
            <w:vAlign w:val="bottom"/>
          </w:tcPr>
          <w:p w14:paraId="656BD95C"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6992</w:t>
            </w:r>
          </w:p>
        </w:tc>
        <w:tc>
          <w:tcPr>
            <w:tcW w:w="1985" w:type="dxa"/>
            <w:tcBorders>
              <w:top w:val="nil"/>
              <w:left w:val="nil"/>
              <w:bottom w:val="single" w:sz="4" w:space="0" w:color="auto"/>
              <w:right w:val="single" w:sz="4" w:space="0" w:color="auto"/>
            </w:tcBorders>
            <w:shd w:val="clear" w:color="auto" w:fill="auto"/>
            <w:noWrap/>
            <w:vAlign w:val="bottom"/>
          </w:tcPr>
          <w:p w14:paraId="757E903C"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13863</w:t>
            </w:r>
          </w:p>
        </w:tc>
        <w:tc>
          <w:tcPr>
            <w:tcW w:w="1843" w:type="dxa"/>
            <w:tcBorders>
              <w:top w:val="nil"/>
              <w:left w:val="nil"/>
              <w:bottom w:val="single" w:sz="4" w:space="0" w:color="auto"/>
              <w:right w:val="single" w:sz="4" w:space="0" w:color="auto"/>
            </w:tcBorders>
            <w:shd w:val="clear" w:color="auto" w:fill="auto"/>
            <w:noWrap/>
            <w:vAlign w:val="bottom"/>
          </w:tcPr>
          <w:p w14:paraId="13704AA1"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17498</w:t>
            </w:r>
          </w:p>
        </w:tc>
      </w:tr>
      <w:tr w:rsidR="00967CEA" w:rsidRPr="007968C4" w14:paraId="5EA0AE2C"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23CED89"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06717C43"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|2*fx_low – 3*fy_high|</w:t>
            </w:r>
          </w:p>
        </w:tc>
        <w:tc>
          <w:tcPr>
            <w:tcW w:w="1842" w:type="dxa"/>
            <w:tcBorders>
              <w:top w:val="nil"/>
              <w:left w:val="nil"/>
              <w:bottom w:val="single" w:sz="4" w:space="0" w:color="auto"/>
              <w:right w:val="single" w:sz="4" w:space="0" w:color="auto"/>
            </w:tcBorders>
            <w:shd w:val="clear" w:color="auto" w:fill="auto"/>
            <w:noWrap/>
            <w:vAlign w:val="center"/>
          </w:tcPr>
          <w:p w14:paraId="4AB8C180"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|2*fx_high – 3*fy_low|</w:t>
            </w:r>
          </w:p>
        </w:tc>
        <w:tc>
          <w:tcPr>
            <w:tcW w:w="1985" w:type="dxa"/>
            <w:tcBorders>
              <w:top w:val="nil"/>
              <w:left w:val="nil"/>
              <w:bottom w:val="single" w:sz="4" w:space="0" w:color="auto"/>
              <w:right w:val="single" w:sz="4" w:space="0" w:color="auto"/>
            </w:tcBorders>
            <w:shd w:val="clear" w:color="auto" w:fill="auto"/>
            <w:noWrap/>
            <w:vAlign w:val="center"/>
          </w:tcPr>
          <w:p w14:paraId="2CE416F4"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|2*fy_low – 3*fx_high|</w:t>
            </w:r>
          </w:p>
        </w:tc>
        <w:tc>
          <w:tcPr>
            <w:tcW w:w="1843" w:type="dxa"/>
            <w:tcBorders>
              <w:top w:val="nil"/>
              <w:left w:val="nil"/>
              <w:bottom w:val="single" w:sz="4" w:space="0" w:color="auto"/>
              <w:right w:val="single" w:sz="4" w:space="0" w:color="auto"/>
            </w:tcBorders>
            <w:shd w:val="clear" w:color="auto" w:fill="auto"/>
            <w:noWrap/>
            <w:vAlign w:val="center"/>
          </w:tcPr>
          <w:p w14:paraId="4551651C"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|2*fy_high – 3*fx_low|</w:t>
            </w:r>
          </w:p>
        </w:tc>
      </w:tr>
      <w:tr w:rsidR="00967CEA" w:rsidRPr="007968C4" w14:paraId="679A4EF4"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546C75E"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175B44E1"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6411</w:t>
            </w:r>
          </w:p>
        </w:tc>
        <w:tc>
          <w:tcPr>
            <w:tcW w:w="1842" w:type="dxa"/>
            <w:tcBorders>
              <w:top w:val="nil"/>
              <w:left w:val="nil"/>
              <w:bottom w:val="single" w:sz="4" w:space="0" w:color="auto"/>
              <w:right w:val="single" w:sz="4" w:space="0" w:color="auto"/>
            </w:tcBorders>
            <w:shd w:val="clear" w:color="auto" w:fill="auto"/>
            <w:noWrap/>
            <w:vAlign w:val="bottom"/>
          </w:tcPr>
          <w:p w14:paraId="236E3C83"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4506</w:t>
            </w:r>
          </w:p>
        </w:tc>
        <w:tc>
          <w:tcPr>
            <w:tcW w:w="1985" w:type="dxa"/>
            <w:tcBorders>
              <w:top w:val="nil"/>
              <w:left w:val="nil"/>
              <w:bottom w:val="single" w:sz="4" w:space="0" w:color="auto"/>
              <w:right w:val="single" w:sz="4" w:space="0" w:color="auto"/>
            </w:tcBorders>
            <w:shd w:val="clear" w:color="auto" w:fill="auto"/>
            <w:noWrap/>
            <w:vAlign w:val="bottom"/>
          </w:tcPr>
          <w:p w14:paraId="57144016"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8504</w:t>
            </w:r>
          </w:p>
        </w:tc>
        <w:tc>
          <w:tcPr>
            <w:tcW w:w="1843" w:type="dxa"/>
            <w:tcBorders>
              <w:top w:val="nil"/>
              <w:left w:val="nil"/>
              <w:bottom w:val="single" w:sz="4" w:space="0" w:color="auto"/>
              <w:right w:val="single" w:sz="4" w:space="0" w:color="auto"/>
            </w:tcBorders>
            <w:shd w:val="clear" w:color="auto" w:fill="auto"/>
            <w:noWrap/>
            <w:vAlign w:val="bottom"/>
          </w:tcPr>
          <w:p w14:paraId="3EEB654F"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11274</w:t>
            </w:r>
          </w:p>
        </w:tc>
      </w:tr>
      <w:tr w:rsidR="00967CEA" w:rsidRPr="007968C4" w14:paraId="21BE886B"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5D3DCE1"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4BCD6F57"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|2*fx_low + 3*fy_low|</w:t>
            </w:r>
          </w:p>
        </w:tc>
        <w:tc>
          <w:tcPr>
            <w:tcW w:w="1842" w:type="dxa"/>
            <w:tcBorders>
              <w:top w:val="nil"/>
              <w:left w:val="nil"/>
              <w:bottom w:val="single" w:sz="4" w:space="0" w:color="auto"/>
              <w:right w:val="single" w:sz="4" w:space="0" w:color="auto"/>
            </w:tcBorders>
            <w:shd w:val="clear" w:color="auto" w:fill="auto"/>
            <w:noWrap/>
            <w:vAlign w:val="center"/>
          </w:tcPr>
          <w:p w14:paraId="23354103"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|2*fx_high + 3*fy_high|</w:t>
            </w:r>
          </w:p>
        </w:tc>
        <w:tc>
          <w:tcPr>
            <w:tcW w:w="1985" w:type="dxa"/>
            <w:tcBorders>
              <w:top w:val="nil"/>
              <w:left w:val="nil"/>
              <w:bottom w:val="single" w:sz="4" w:space="0" w:color="auto"/>
              <w:right w:val="single" w:sz="4" w:space="0" w:color="auto"/>
            </w:tcBorders>
            <w:shd w:val="clear" w:color="auto" w:fill="auto"/>
            <w:noWrap/>
            <w:vAlign w:val="center"/>
          </w:tcPr>
          <w:p w14:paraId="4D0BD2DA"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|2*fy_low + 3*fx_low|</w:t>
            </w:r>
          </w:p>
        </w:tc>
        <w:tc>
          <w:tcPr>
            <w:tcW w:w="1843" w:type="dxa"/>
            <w:tcBorders>
              <w:top w:val="nil"/>
              <w:left w:val="nil"/>
              <w:bottom w:val="single" w:sz="4" w:space="0" w:color="auto"/>
              <w:right w:val="single" w:sz="4" w:space="0" w:color="auto"/>
            </w:tcBorders>
            <w:shd w:val="clear" w:color="auto" w:fill="auto"/>
            <w:noWrap/>
            <w:vAlign w:val="center"/>
          </w:tcPr>
          <w:p w14:paraId="59A4C8F7"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|2*fy_high + 3*fx_high|</w:t>
            </w:r>
          </w:p>
        </w:tc>
      </w:tr>
      <w:tr w:rsidR="00967CEA" w:rsidRPr="007968C4" w14:paraId="45E3395F"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5843ECC"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5D69EE5A"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11226</w:t>
            </w:r>
          </w:p>
        </w:tc>
        <w:tc>
          <w:tcPr>
            <w:tcW w:w="1842" w:type="dxa"/>
            <w:tcBorders>
              <w:top w:val="nil"/>
              <w:left w:val="nil"/>
              <w:bottom w:val="single" w:sz="4" w:space="0" w:color="auto"/>
              <w:right w:val="single" w:sz="4" w:space="0" w:color="auto"/>
            </w:tcBorders>
            <w:shd w:val="clear" w:color="auto" w:fill="auto"/>
            <w:noWrap/>
            <w:vAlign w:val="bottom"/>
          </w:tcPr>
          <w:p w14:paraId="43E9CF28"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13996</w:t>
            </w:r>
          </w:p>
        </w:tc>
        <w:tc>
          <w:tcPr>
            <w:tcW w:w="1985" w:type="dxa"/>
            <w:tcBorders>
              <w:top w:val="nil"/>
              <w:left w:val="nil"/>
              <w:bottom w:val="single" w:sz="4" w:space="0" w:color="auto"/>
              <w:right w:val="single" w:sz="4" w:space="0" w:color="auto"/>
            </w:tcBorders>
            <w:shd w:val="clear" w:color="auto" w:fill="auto"/>
            <w:noWrap/>
            <w:vAlign w:val="bottom"/>
          </w:tcPr>
          <w:p w14:paraId="7BBD10E9"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8589</w:t>
            </w:r>
          </w:p>
        </w:tc>
        <w:tc>
          <w:tcPr>
            <w:tcW w:w="1843" w:type="dxa"/>
            <w:tcBorders>
              <w:top w:val="nil"/>
              <w:left w:val="nil"/>
              <w:bottom w:val="single" w:sz="4" w:space="0" w:color="auto"/>
              <w:right w:val="single" w:sz="4" w:space="0" w:color="auto"/>
            </w:tcBorders>
            <w:shd w:val="clear" w:color="auto" w:fill="auto"/>
            <w:noWrap/>
            <w:vAlign w:val="bottom"/>
          </w:tcPr>
          <w:p w14:paraId="1F3EC39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10494</w:t>
            </w:r>
          </w:p>
        </w:tc>
      </w:tr>
    </w:tbl>
    <w:p w14:paraId="391CDB76" w14:textId="77777777" w:rsidR="00967CEA" w:rsidRPr="007968C4" w:rsidRDefault="00967CEA" w:rsidP="00967CEA">
      <w:pPr>
        <w:rPr>
          <w:lang w:eastAsia="ko-KR"/>
        </w:rPr>
      </w:pPr>
    </w:p>
    <w:p w14:paraId="231C1190" w14:textId="3BCBB96C" w:rsidR="00967CEA" w:rsidRPr="007968C4" w:rsidRDefault="00967CEA" w:rsidP="00967CEA">
      <w:pPr>
        <w:jc w:val="center"/>
        <w:rPr>
          <w:lang w:eastAsia="zh-CN"/>
        </w:rPr>
      </w:pPr>
      <w:r w:rsidRPr="007968C4">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21</w:t>
      </w:r>
      <w:r w:rsidRPr="007968C4">
        <w:rPr>
          <w:rFonts w:ascii="Arial" w:hAnsi="Arial" w:cs="Arial"/>
          <w:b/>
          <w:bCs/>
          <w:lang w:val="en-US" w:eastAsia="zh-CN"/>
        </w:rPr>
        <w:t>.2</w:t>
      </w:r>
      <w:r w:rsidRPr="007968C4">
        <w:rPr>
          <w:rFonts w:ascii="Arial" w:hAnsi="Arial" w:cs="Arial"/>
          <w:b/>
          <w:bCs/>
          <w:lang w:val="en-US"/>
        </w:rPr>
        <w:t>.</w:t>
      </w:r>
      <w:r w:rsidRPr="007968C4">
        <w:rPr>
          <w:rFonts w:ascii="Arial" w:hAnsi="Arial" w:cs="Arial" w:hint="eastAsia"/>
          <w:b/>
          <w:bCs/>
          <w:lang w:val="en-US" w:eastAsia="zh-CN"/>
        </w:rPr>
        <w:t>2</w:t>
      </w:r>
      <w:r w:rsidRPr="007968C4">
        <w:rPr>
          <w:rFonts w:ascii="Arial" w:hAnsi="Arial" w:cs="Arial"/>
          <w:b/>
          <w:bCs/>
          <w:lang w:val="en-US"/>
        </w:rPr>
        <w:t xml:space="preserve">-2: Band </w:t>
      </w:r>
      <w:r w:rsidRPr="007968C4">
        <w:rPr>
          <w:rFonts w:ascii="Arial" w:hAnsi="Arial" w:cs="Arial"/>
          <w:b/>
          <w:bCs/>
          <w:lang w:val="en-US" w:eastAsia="zh-CN"/>
        </w:rPr>
        <w:t>n70</w:t>
      </w:r>
      <w:r w:rsidRPr="007968C4">
        <w:rPr>
          <w:rFonts w:ascii="Arial" w:hAnsi="Arial" w:cs="Arial"/>
          <w:b/>
          <w:bCs/>
          <w:lang w:val="en-US"/>
        </w:rPr>
        <w:t xml:space="preserve"> and Band </w:t>
      </w:r>
      <w:r w:rsidRPr="007968C4">
        <w:rPr>
          <w:rFonts w:ascii="Arial" w:hAnsi="Arial" w:cs="Arial"/>
          <w:b/>
          <w:bCs/>
          <w:lang w:val="en-US" w:eastAsia="zh-CN"/>
        </w:rPr>
        <w:t>n77</w:t>
      </w:r>
      <w:r w:rsidRPr="007968C4">
        <w:rPr>
          <w:rFonts w:ascii="Arial" w:hAnsi="Arial" w:cs="Arial"/>
          <w:b/>
          <w:bCs/>
          <w:lang w:val="en-US"/>
        </w:rPr>
        <w:t xml:space="preserve"> </w:t>
      </w:r>
      <w:r w:rsidRPr="007968C4">
        <w:rPr>
          <w:rFonts w:ascii="Arial" w:hAnsi="Arial" w:cs="Arial"/>
          <w:b/>
          <w:bCs/>
          <w:lang w:val="en-US" w:eastAsia="zh-CN"/>
        </w:rPr>
        <w:t>U</w:t>
      </w:r>
      <w:r w:rsidRPr="007968C4">
        <w:rPr>
          <w:rFonts w:ascii="Arial" w:hAnsi="Arial" w:cs="Arial"/>
          <w:b/>
          <w:bCs/>
          <w:lang w:val="en-US"/>
        </w:rPr>
        <w:t>L harmonics and IMD products</w:t>
      </w:r>
    </w:p>
    <w:tbl>
      <w:tblPr>
        <w:tblW w:w="10060" w:type="dxa"/>
        <w:tblInd w:w="113" w:type="dxa"/>
        <w:tblLook w:val="04A0" w:firstRow="1" w:lastRow="0" w:firstColumn="1" w:lastColumn="0" w:noHBand="0" w:noVBand="1"/>
      </w:tblPr>
      <w:tblGrid>
        <w:gridCol w:w="2547"/>
        <w:gridCol w:w="1843"/>
        <w:gridCol w:w="1842"/>
        <w:gridCol w:w="1985"/>
        <w:gridCol w:w="1843"/>
      </w:tblGrid>
      <w:tr w:rsidR="00967CEA" w:rsidRPr="007968C4" w14:paraId="0D3ABC21" w14:textId="77777777" w:rsidTr="00BC1FE2">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DA9709" w14:textId="77777777" w:rsidR="00967CEA" w:rsidRPr="007968C4" w:rsidRDefault="00967CEA" w:rsidP="00BC1FE2">
            <w:pPr>
              <w:spacing w:after="0"/>
              <w:rPr>
                <w:rFonts w:ascii="Arial" w:hAnsi="Arial" w:cs="Arial"/>
                <w:b/>
                <w:bCs/>
                <w:color w:val="000000"/>
                <w:sz w:val="18"/>
                <w:szCs w:val="18"/>
                <w:lang w:val="en-US" w:eastAsia="ja-JP"/>
              </w:rPr>
            </w:pPr>
            <w:r w:rsidRPr="007968C4">
              <w:rPr>
                <w:rFonts w:ascii="Arial" w:hAnsi="Arial" w:cs="Arial"/>
                <w:b/>
                <w:bCs/>
                <w:color w:val="000000"/>
                <w:sz w:val="18"/>
                <w:szCs w:val="18"/>
                <w:lang w:val="en-US" w:eastAsia="ja-JP"/>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0AE0DFF5" w14:textId="77777777" w:rsidR="00967CEA" w:rsidRPr="007968C4" w:rsidRDefault="00967CEA" w:rsidP="00BC1FE2">
            <w:pPr>
              <w:spacing w:after="0"/>
              <w:jc w:val="center"/>
              <w:rPr>
                <w:rFonts w:ascii="Arial" w:hAnsi="Arial" w:cs="Arial"/>
                <w:b/>
                <w:bCs/>
                <w:color w:val="000000"/>
                <w:sz w:val="18"/>
                <w:szCs w:val="18"/>
                <w:lang w:val="en-US" w:eastAsia="ja-JP"/>
              </w:rPr>
            </w:pPr>
            <w:r w:rsidRPr="007968C4">
              <w:rPr>
                <w:rFonts w:ascii="Arial" w:hAnsi="Arial" w:cs="Arial"/>
                <w:b/>
                <w:bCs/>
                <w:color w:val="000000"/>
                <w:sz w:val="18"/>
                <w:szCs w:val="18"/>
                <w:lang w:val="en-US" w:eastAsia="ja-JP"/>
              </w:rPr>
              <w:t>f1_low</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6FFC6981" w14:textId="77777777" w:rsidR="00967CEA" w:rsidRPr="007968C4" w:rsidRDefault="00967CEA" w:rsidP="00BC1FE2">
            <w:pPr>
              <w:spacing w:after="0"/>
              <w:jc w:val="center"/>
              <w:rPr>
                <w:rFonts w:ascii="Arial" w:hAnsi="Arial" w:cs="Arial"/>
                <w:b/>
                <w:bCs/>
                <w:color w:val="000000"/>
                <w:sz w:val="18"/>
                <w:szCs w:val="18"/>
                <w:lang w:val="en-US" w:eastAsia="ja-JP"/>
              </w:rPr>
            </w:pPr>
            <w:r w:rsidRPr="007968C4">
              <w:rPr>
                <w:rFonts w:ascii="Arial" w:hAnsi="Arial" w:cs="Arial"/>
                <w:b/>
                <w:bCs/>
                <w:color w:val="000000"/>
                <w:sz w:val="18"/>
                <w:szCs w:val="18"/>
                <w:lang w:val="en-US" w:eastAsia="ja-JP"/>
              </w:rPr>
              <w:t>f1_high</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41688036" w14:textId="77777777" w:rsidR="00967CEA" w:rsidRPr="007968C4" w:rsidRDefault="00967CEA" w:rsidP="00BC1FE2">
            <w:pPr>
              <w:spacing w:after="0"/>
              <w:jc w:val="center"/>
              <w:rPr>
                <w:rFonts w:ascii="Arial" w:hAnsi="Arial" w:cs="Arial"/>
                <w:b/>
                <w:bCs/>
                <w:color w:val="000000"/>
                <w:sz w:val="18"/>
                <w:szCs w:val="18"/>
                <w:lang w:val="en-US" w:eastAsia="ja-JP"/>
              </w:rPr>
            </w:pPr>
            <w:r w:rsidRPr="007968C4">
              <w:rPr>
                <w:rFonts w:ascii="Arial" w:hAnsi="Arial" w:cs="Arial"/>
                <w:b/>
                <w:bCs/>
                <w:color w:val="000000"/>
                <w:sz w:val="18"/>
                <w:szCs w:val="18"/>
                <w:lang w:val="en-US" w:eastAsia="ja-JP"/>
              </w:rPr>
              <w:t>f2_low</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610B6551" w14:textId="77777777" w:rsidR="00967CEA" w:rsidRPr="007968C4" w:rsidRDefault="00967CEA" w:rsidP="00BC1FE2">
            <w:pPr>
              <w:spacing w:after="0"/>
              <w:jc w:val="center"/>
              <w:rPr>
                <w:rFonts w:ascii="Arial" w:hAnsi="Arial" w:cs="Arial"/>
                <w:b/>
                <w:bCs/>
                <w:color w:val="000000"/>
                <w:sz w:val="18"/>
                <w:szCs w:val="18"/>
                <w:lang w:val="en-US" w:eastAsia="ja-JP"/>
              </w:rPr>
            </w:pPr>
            <w:r w:rsidRPr="007968C4">
              <w:rPr>
                <w:rFonts w:ascii="Arial" w:hAnsi="Arial" w:cs="Arial"/>
                <w:b/>
                <w:bCs/>
                <w:color w:val="000000"/>
                <w:sz w:val="18"/>
                <w:szCs w:val="18"/>
                <w:lang w:val="en-US" w:eastAsia="ja-JP"/>
              </w:rPr>
              <w:t>f2_high</w:t>
            </w:r>
          </w:p>
        </w:tc>
      </w:tr>
      <w:tr w:rsidR="00967CEA" w:rsidRPr="007968C4" w14:paraId="4F782976"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1500074"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UL frequencies (MHz)</w:t>
            </w:r>
          </w:p>
        </w:tc>
        <w:tc>
          <w:tcPr>
            <w:tcW w:w="1843" w:type="dxa"/>
            <w:tcBorders>
              <w:top w:val="nil"/>
              <w:left w:val="nil"/>
              <w:bottom w:val="single" w:sz="4" w:space="0" w:color="auto"/>
              <w:right w:val="single" w:sz="4" w:space="0" w:color="auto"/>
            </w:tcBorders>
            <w:shd w:val="clear" w:color="auto" w:fill="auto"/>
            <w:noWrap/>
            <w:vAlign w:val="center"/>
          </w:tcPr>
          <w:p w14:paraId="152E1A0A"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1695</w:t>
            </w:r>
          </w:p>
        </w:tc>
        <w:tc>
          <w:tcPr>
            <w:tcW w:w="1842" w:type="dxa"/>
            <w:tcBorders>
              <w:top w:val="nil"/>
              <w:left w:val="nil"/>
              <w:bottom w:val="single" w:sz="4" w:space="0" w:color="auto"/>
              <w:right w:val="single" w:sz="4" w:space="0" w:color="auto"/>
            </w:tcBorders>
            <w:shd w:val="clear" w:color="auto" w:fill="auto"/>
            <w:noWrap/>
            <w:vAlign w:val="center"/>
          </w:tcPr>
          <w:p w14:paraId="24A9B871"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1710</w:t>
            </w:r>
          </w:p>
        </w:tc>
        <w:tc>
          <w:tcPr>
            <w:tcW w:w="1985" w:type="dxa"/>
            <w:tcBorders>
              <w:top w:val="nil"/>
              <w:left w:val="nil"/>
              <w:bottom w:val="single" w:sz="4" w:space="0" w:color="auto"/>
              <w:right w:val="single" w:sz="4" w:space="0" w:color="auto"/>
            </w:tcBorders>
            <w:shd w:val="clear" w:color="auto" w:fill="auto"/>
            <w:noWrap/>
            <w:vAlign w:val="center"/>
          </w:tcPr>
          <w:p w14:paraId="1E15937B"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3300</w:t>
            </w:r>
          </w:p>
        </w:tc>
        <w:tc>
          <w:tcPr>
            <w:tcW w:w="1843" w:type="dxa"/>
            <w:tcBorders>
              <w:top w:val="nil"/>
              <w:left w:val="nil"/>
              <w:bottom w:val="single" w:sz="4" w:space="0" w:color="auto"/>
              <w:right w:val="single" w:sz="4" w:space="0" w:color="auto"/>
            </w:tcBorders>
            <w:shd w:val="clear" w:color="auto" w:fill="auto"/>
            <w:noWrap/>
            <w:vAlign w:val="center"/>
          </w:tcPr>
          <w:p w14:paraId="3CC793A6"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4200</w:t>
            </w:r>
          </w:p>
        </w:tc>
      </w:tr>
      <w:tr w:rsidR="00967CEA" w:rsidRPr="007968C4" w14:paraId="1BB4A602"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FDB6BC2"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2nd order IMD products</w:t>
            </w:r>
          </w:p>
        </w:tc>
        <w:tc>
          <w:tcPr>
            <w:tcW w:w="1843" w:type="dxa"/>
            <w:tcBorders>
              <w:top w:val="nil"/>
              <w:left w:val="nil"/>
              <w:bottom w:val="single" w:sz="4" w:space="0" w:color="auto"/>
              <w:right w:val="single" w:sz="4" w:space="0" w:color="auto"/>
            </w:tcBorders>
            <w:shd w:val="clear" w:color="auto" w:fill="auto"/>
            <w:noWrap/>
            <w:vAlign w:val="center"/>
          </w:tcPr>
          <w:p w14:paraId="2FC1CDCA"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|fy_high – fx_low|</w:t>
            </w:r>
          </w:p>
        </w:tc>
        <w:tc>
          <w:tcPr>
            <w:tcW w:w="1842" w:type="dxa"/>
            <w:tcBorders>
              <w:top w:val="nil"/>
              <w:left w:val="nil"/>
              <w:bottom w:val="single" w:sz="4" w:space="0" w:color="auto"/>
              <w:right w:val="single" w:sz="4" w:space="0" w:color="auto"/>
            </w:tcBorders>
            <w:shd w:val="clear" w:color="auto" w:fill="auto"/>
            <w:noWrap/>
            <w:vAlign w:val="center"/>
          </w:tcPr>
          <w:p w14:paraId="39008FD5"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|fy_low – fx_high|</w:t>
            </w:r>
          </w:p>
        </w:tc>
        <w:tc>
          <w:tcPr>
            <w:tcW w:w="1985" w:type="dxa"/>
            <w:tcBorders>
              <w:top w:val="nil"/>
              <w:left w:val="nil"/>
              <w:bottom w:val="single" w:sz="4" w:space="0" w:color="auto"/>
              <w:right w:val="single" w:sz="4" w:space="0" w:color="auto"/>
            </w:tcBorders>
            <w:shd w:val="clear" w:color="auto" w:fill="auto"/>
            <w:noWrap/>
            <w:vAlign w:val="center"/>
          </w:tcPr>
          <w:p w14:paraId="659AA2DD"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|fy_low + fx_low|</w:t>
            </w:r>
          </w:p>
        </w:tc>
        <w:tc>
          <w:tcPr>
            <w:tcW w:w="1843" w:type="dxa"/>
            <w:tcBorders>
              <w:top w:val="nil"/>
              <w:left w:val="nil"/>
              <w:bottom w:val="single" w:sz="4" w:space="0" w:color="auto"/>
              <w:right w:val="single" w:sz="4" w:space="0" w:color="auto"/>
            </w:tcBorders>
            <w:shd w:val="clear" w:color="auto" w:fill="auto"/>
            <w:noWrap/>
            <w:vAlign w:val="center"/>
          </w:tcPr>
          <w:p w14:paraId="7866D2DF"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|fy_high + fx_high|</w:t>
            </w:r>
          </w:p>
        </w:tc>
      </w:tr>
      <w:tr w:rsidR="00967CEA" w:rsidRPr="007968C4" w14:paraId="1A6CABAC"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C514AE7"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55B37840"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1590</w:t>
            </w:r>
          </w:p>
        </w:tc>
        <w:tc>
          <w:tcPr>
            <w:tcW w:w="1842" w:type="dxa"/>
            <w:tcBorders>
              <w:top w:val="nil"/>
              <w:left w:val="nil"/>
              <w:bottom w:val="single" w:sz="4" w:space="0" w:color="auto"/>
              <w:right w:val="single" w:sz="4" w:space="0" w:color="auto"/>
            </w:tcBorders>
            <w:shd w:val="clear" w:color="auto" w:fill="auto"/>
            <w:noWrap/>
            <w:vAlign w:val="bottom"/>
          </w:tcPr>
          <w:p w14:paraId="611924A9"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2505</w:t>
            </w:r>
          </w:p>
        </w:tc>
        <w:tc>
          <w:tcPr>
            <w:tcW w:w="1985" w:type="dxa"/>
            <w:tcBorders>
              <w:top w:val="nil"/>
              <w:left w:val="nil"/>
              <w:bottom w:val="single" w:sz="4" w:space="0" w:color="auto"/>
              <w:right w:val="single" w:sz="4" w:space="0" w:color="auto"/>
            </w:tcBorders>
            <w:shd w:val="clear" w:color="auto" w:fill="auto"/>
            <w:noWrap/>
            <w:vAlign w:val="bottom"/>
          </w:tcPr>
          <w:p w14:paraId="1CA05970"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4995</w:t>
            </w:r>
          </w:p>
        </w:tc>
        <w:tc>
          <w:tcPr>
            <w:tcW w:w="1843" w:type="dxa"/>
            <w:tcBorders>
              <w:top w:val="nil"/>
              <w:left w:val="nil"/>
              <w:bottom w:val="single" w:sz="4" w:space="0" w:color="auto"/>
              <w:right w:val="single" w:sz="4" w:space="0" w:color="auto"/>
            </w:tcBorders>
            <w:shd w:val="clear" w:color="auto" w:fill="auto"/>
            <w:noWrap/>
            <w:vAlign w:val="bottom"/>
          </w:tcPr>
          <w:p w14:paraId="4E93E2B2"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5910</w:t>
            </w:r>
          </w:p>
        </w:tc>
      </w:tr>
      <w:tr w:rsidR="00967CEA" w:rsidRPr="007968C4" w14:paraId="54F05BDB"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6029344"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3BD870D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|fy_high – 2*fx_low|</w:t>
            </w:r>
          </w:p>
        </w:tc>
        <w:tc>
          <w:tcPr>
            <w:tcW w:w="1842" w:type="dxa"/>
            <w:tcBorders>
              <w:top w:val="nil"/>
              <w:left w:val="nil"/>
              <w:bottom w:val="single" w:sz="4" w:space="0" w:color="auto"/>
              <w:right w:val="single" w:sz="4" w:space="0" w:color="auto"/>
            </w:tcBorders>
            <w:shd w:val="clear" w:color="auto" w:fill="auto"/>
            <w:noWrap/>
            <w:vAlign w:val="center"/>
          </w:tcPr>
          <w:p w14:paraId="796ED454"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|fy_low – 2*fx_high|</w:t>
            </w:r>
          </w:p>
        </w:tc>
        <w:tc>
          <w:tcPr>
            <w:tcW w:w="1985" w:type="dxa"/>
            <w:tcBorders>
              <w:top w:val="nil"/>
              <w:left w:val="nil"/>
              <w:bottom w:val="single" w:sz="4" w:space="0" w:color="auto"/>
              <w:right w:val="single" w:sz="4" w:space="0" w:color="auto"/>
            </w:tcBorders>
            <w:shd w:val="clear" w:color="auto" w:fill="auto"/>
            <w:noWrap/>
            <w:vAlign w:val="center"/>
          </w:tcPr>
          <w:p w14:paraId="2BD498FF"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|2*fy_low – fx_high|</w:t>
            </w:r>
          </w:p>
        </w:tc>
        <w:tc>
          <w:tcPr>
            <w:tcW w:w="1843" w:type="dxa"/>
            <w:tcBorders>
              <w:top w:val="nil"/>
              <w:left w:val="nil"/>
              <w:bottom w:val="single" w:sz="4" w:space="0" w:color="auto"/>
              <w:right w:val="single" w:sz="4" w:space="0" w:color="auto"/>
            </w:tcBorders>
            <w:shd w:val="clear" w:color="auto" w:fill="auto"/>
            <w:noWrap/>
            <w:vAlign w:val="center"/>
          </w:tcPr>
          <w:p w14:paraId="15FE397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|2*fy_high – fx_low|</w:t>
            </w:r>
          </w:p>
        </w:tc>
      </w:tr>
      <w:tr w:rsidR="00967CEA" w:rsidRPr="007968C4" w14:paraId="42F06C89"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400CC88"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4DB34D6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810</w:t>
            </w:r>
          </w:p>
        </w:tc>
        <w:tc>
          <w:tcPr>
            <w:tcW w:w="1842" w:type="dxa"/>
            <w:tcBorders>
              <w:top w:val="nil"/>
              <w:left w:val="nil"/>
              <w:bottom w:val="single" w:sz="4" w:space="0" w:color="auto"/>
              <w:right w:val="single" w:sz="4" w:space="0" w:color="auto"/>
            </w:tcBorders>
            <w:shd w:val="clear" w:color="auto" w:fill="auto"/>
            <w:noWrap/>
            <w:vAlign w:val="bottom"/>
          </w:tcPr>
          <w:p w14:paraId="72AE4E7F"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120</w:t>
            </w:r>
          </w:p>
        </w:tc>
        <w:tc>
          <w:tcPr>
            <w:tcW w:w="1985" w:type="dxa"/>
            <w:tcBorders>
              <w:top w:val="nil"/>
              <w:left w:val="nil"/>
              <w:bottom w:val="single" w:sz="4" w:space="0" w:color="auto"/>
              <w:right w:val="single" w:sz="4" w:space="0" w:color="auto"/>
            </w:tcBorders>
            <w:shd w:val="clear" w:color="auto" w:fill="auto"/>
            <w:noWrap/>
            <w:vAlign w:val="bottom"/>
          </w:tcPr>
          <w:p w14:paraId="240660AA"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4890</w:t>
            </w:r>
          </w:p>
        </w:tc>
        <w:tc>
          <w:tcPr>
            <w:tcW w:w="1843" w:type="dxa"/>
            <w:tcBorders>
              <w:top w:val="nil"/>
              <w:left w:val="nil"/>
              <w:bottom w:val="single" w:sz="4" w:space="0" w:color="auto"/>
              <w:right w:val="single" w:sz="4" w:space="0" w:color="auto"/>
            </w:tcBorders>
            <w:shd w:val="clear" w:color="auto" w:fill="auto"/>
            <w:noWrap/>
            <w:vAlign w:val="bottom"/>
          </w:tcPr>
          <w:p w14:paraId="23B71D6C"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6705</w:t>
            </w:r>
          </w:p>
        </w:tc>
      </w:tr>
      <w:tr w:rsidR="00967CEA" w:rsidRPr="007968C4" w14:paraId="54496E75"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C80955E"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0BEF0993"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|2*fx_low + fy_low|</w:t>
            </w:r>
          </w:p>
        </w:tc>
        <w:tc>
          <w:tcPr>
            <w:tcW w:w="1842" w:type="dxa"/>
            <w:tcBorders>
              <w:top w:val="nil"/>
              <w:left w:val="nil"/>
              <w:bottom w:val="single" w:sz="4" w:space="0" w:color="auto"/>
              <w:right w:val="single" w:sz="4" w:space="0" w:color="auto"/>
            </w:tcBorders>
            <w:shd w:val="clear" w:color="auto" w:fill="auto"/>
            <w:noWrap/>
            <w:vAlign w:val="center"/>
          </w:tcPr>
          <w:p w14:paraId="6C4EF862"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|2*fx_high + fy_high|</w:t>
            </w:r>
          </w:p>
        </w:tc>
        <w:tc>
          <w:tcPr>
            <w:tcW w:w="1985" w:type="dxa"/>
            <w:tcBorders>
              <w:top w:val="nil"/>
              <w:left w:val="nil"/>
              <w:bottom w:val="single" w:sz="4" w:space="0" w:color="auto"/>
              <w:right w:val="single" w:sz="4" w:space="0" w:color="auto"/>
            </w:tcBorders>
            <w:shd w:val="clear" w:color="auto" w:fill="auto"/>
            <w:noWrap/>
            <w:vAlign w:val="center"/>
          </w:tcPr>
          <w:p w14:paraId="2C9BB958"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|2*fy_low + fx_low|</w:t>
            </w:r>
          </w:p>
        </w:tc>
        <w:tc>
          <w:tcPr>
            <w:tcW w:w="1843" w:type="dxa"/>
            <w:tcBorders>
              <w:top w:val="nil"/>
              <w:left w:val="nil"/>
              <w:bottom w:val="single" w:sz="4" w:space="0" w:color="auto"/>
              <w:right w:val="single" w:sz="4" w:space="0" w:color="auto"/>
            </w:tcBorders>
            <w:shd w:val="clear" w:color="auto" w:fill="auto"/>
            <w:noWrap/>
            <w:vAlign w:val="center"/>
          </w:tcPr>
          <w:p w14:paraId="6D22349D"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|2*fy_high + fx_high|</w:t>
            </w:r>
          </w:p>
        </w:tc>
      </w:tr>
      <w:tr w:rsidR="00967CEA" w:rsidRPr="007968C4" w14:paraId="0C605304"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01F6F6C"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710251C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6690</w:t>
            </w:r>
          </w:p>
        </w:tc>
        <w:tc>
          <w:tcPr>
            <w:tcW w:w="1842" w:type="dxa"/>
            <w:tcBorders>
              <w:top w:val="nil"/>
              <w:left w:val="nil"/>
              <w:bottom w:val="single" w:sz="4" w:space="0" w:color="auto"/>
              <w:right w:val="single" w:sz="4" w:space="0" w:color="auto"/>
            </w:tcBorders>
            <w:shd w:val="clear" w:color="auto" w:fill="auto"/>
            <w:noWrap/>
            <w:vAlign w:val="bottom"/>
          </w:tcPr>
          <w:p w14:paraId="0109484C"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7620</w:t>
            </w:r>
          </w:p>
        </w:tc>
        <w:tc>
          <w:tcPr>
            <w:tcW w:w="1985" w:type="dxa"/>
            <w:tcBorders>
              <w:top w:val="nil"/>
              <w:left w:val="nil"/>
              <w:bottom w:val="single" w:sz="4" w:space="0" w:color="auto"/>
              <w:right w:val="single" w:sz="4" w:space="0" w:color="auto"/>
            </w:tcBorders>
            <w:shd w:val="clear" w:color="auto" w:fill="auto"/>
            <w:noWrap/>
            <w:vAlign w:val="bottom"/>
          </w:tcPr>
          <w:p w14:paraId="5C2733D8"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8295</w:t>
            </w:r>
          </w:p>
        </w:tc>
        <w:tc>
          <w:tcPr>
            <w:tcW w:w="1843" w:type="dxa"/>
            <w:tcBorders>
              <w:top w:val="nil"/>
              <w:left w:val="nil"/>
              <w:bottom w:val="single" w:sz="4" w:space="0" w:color="auto"/>
              <w:right w:val="single" w:sz="4" w:space="0" w:color="auto"/>
            </w:tcBorders>
            <w:shd w:val="clear" w:color="auto" w:fill="auto"/>
            <w:noWrap/>
            <w:vAlign w:val="bottom"/>
          </w:tcPr>
          <w:p w14:paraId="66FCD410"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10110</w:t>
            </w:r>
          </w:p>
        </w:tc>
      </w:tr>
      <w:tr w:rsidR="00967CEA" w:rsidRPr="007968C4" w14:paraId="61923337"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65D74D3"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2A57C195"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|2*fx_low –2* fy_high|</w:t>
            </w:r>
          </w:p>
        </w:tc>
        <w:tc>
          <w:tcPr>
            <w:tcW w:w="1842" w:type="dxa"/>
            <w:tcBorders>
              <w:top w:val="nil"/>
              <w:left w:val="nil"/>
              <w:bottom w:val="single" w:sz="4" w:space="0" w:color="auto"/>
              <w:right w:val="single" w:sz="4" w:space="0" w:color="auto"/>
            </w:tcBorders>
            <w:shd w:val="clear" w:color="auto" w:fill="auto"/>
            <w:noWrap/>
            <w:vAlign w:val="center"/>
          </w:tcPr>
          <w:p w14:paraId="03AA3F6F"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|2*fx_high – 2*fy_low|</w:t>
            </w:r>
          </w:p>
        </w:tc>
        <w:tc>
          <w:tcPr>
            <w:tcW w:w="1985" w:type="dxa"/>
            <w:tcBorders>
              <w:top w:val="nil"/>
              <w:left w:val="nil"/>
              <w:bottom w:val="single" w:sz="4" w:space="0" w:color="auto"/>
              <w:right w:val="single" w:sz="4" w:space="0" w:color="auto"/>
            </w:tcBorders>
            <w:shd w:val="clear" w:color="auto" w:fill="auto"/>
            <w:noWrap/>
            <w:vAlign w:val="center"/>
          </w:tcPr>
          <w:p w14:paraId="355031AF"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|2*fx_low +2* fy_low|</w:t>
            </w:r>
          </w:p>
        </w:tc>
        <w:tc>
          <w:tcPr>
            <w:tcW w:w="1843" w:type="dxa"/>
            <w:tcBorders>
              <w:top w:val="nil"/>
              <w:left w:val="nil"/>
              <w:bottom w:val="single" w:sz="4" w:space="0" w:color="auto"/>
              <w:right w:val="single" w:sz="4" w:space="0" w:color="auto"/>
            </w:tcBorders>
            <w:shd w:val="clear" w:color="auto" w:fill="auto"/>
            <w:noWrap/>
            <w:vAlign w:val="center"/>
          </w:tcPr>
          <w:p w14:paraId="608ECE6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|2*fx_high +2* fy_high|</w:t>
            </w:r>
          </w:p>
        </w:tc>
      </w:tr>
      <w:tr w:rsidR="00967CEA" w:rsidRPr="007968C4" w14:paraId="2D3CEE4D"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0C3BC57"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FFFFFF" w:themeFill="background1"/>
            <w:noWrap/>
            <w:vAlign w:val="bottom"/>
          </w:tcPr>
          <w:p w14:paraId="301D3D02"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885</w:t>
            </w:r>
          </w:p>
        </w:tc>
        <w:tc>
          <w:tcPr>
            <w:tcW w:w="1842" w:type="dxa"/>
            <w:tcBorders>
              <w:top w:val="nil"/>
              <w:left w:val="nil"/>
              <w:bottom w:val="single" w:sz="4" w:space="0" w:color="auto"/>
              <w:right w:val="single" w:sz="4" w:space="0" w:color="auto"/>
            </w:tcBorders>
            <w:shd w:val="clear" w:color="auto" w:fill="auto"/>
            <w:noWrap/>
            <w:vAlign w:val="bottom"/>
          </w:tcPr>
          <w:p w14:paraId="6CBA42AD"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1830</w:t>
            </w:r>
          </w:p>
        </w:tc>
        <w:tc>
          <w:tcPr>
            <w:tcW w:w="1985" w:type="dxa"/>
            <w:tcBorders>
              <w:top w:val="nil"/>
              <w:left w:val="nil"/>
              <w:bottom w:val="single" w:sz="4" w:space="0" w:color="auto"/>
              <w:right w:val="single" w:sz="4" w:space="0" w:color="auto"/>
            </w:tcBorders>
            <w:shd w:val="clear" w:color="auto" w:fill="auto"/>
            <w:noWrap/>
            <w:vAlign w:val="bottom"/>
          </w:tcPr>
          <w:p w14:paraId="409CD598"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8190</w:t>
            </w:r>
          </w:p>
        </w:tc>
        <w:tc>
          <w:tcPr>
            <w:tcW w:w="1843" w:type="dxa"/>
            <w:tcBorders>
              <w:top w:val="nil"/>
              <w:left w:val="nil"/>
              <w:bottom w:val="single" w:sz="4" w:space="0" w:color="auto"/>
              <w:right w:val="single" w:sz="4" w:space="0" w:color="auto"/>
            </w:tcBorders>
            <w:shd w:val="clear" w:color="auto" w:fill="auto"/>
            <w:noWrap/>
            <w:vAlign w:val="bottom"/>
          </w:tcPr>
          <w:p w14:paraId="5BBAEDAD"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10905</w:t>
            </w:r>
          </w:p>
        </w:tc>
      </w:tr>
      <w:tr w:rsidR="00967CEA" w:rsidRPr="007968C4" w14:paraId="43C23E8D"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58EBB65"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1FB7C6B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|3*fx_low –1* fy_high|</w:t>
            </w:r>
          </w:p>
        </w:tc>
        <w:tc>
          <w:tcPr>
            <w:tcW w:w="1842" w:type="dxa"/>
            <w:tcBorders>
              <w:top w:val="nil"/>
              <w:left w:val="nil"/>
              <w:bottom w:val="single" w:sz="4" w:space="0" w:color="auto"/>
              <w:right w:val="single" w:sz="4" w:space="0" w:color="auto"/>
            </w:tcBorders>
            <w:shd w:val="clear" w:color="auto" w:fill="auto"/>
            <w:noWrap/>
            <w:vAlign w:val="center"/>
          </w:tcPr>
          <w:p w14:paraId="68503193"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|3*fx_high – 1*fy_low|</w:t>
            </w:r>
          </w:p>
        </w:tc>
        <w:tc>
          <w:tcPr>
            <w:tcW w:w="1985" w:type="dxa"/>
            <w:tcBorders>
              <w:top w:val="nil"/>
              <w:left w:val="nil"/>
              <w:bottom w:val="single" w:sz="4" w:space="0" w:color="auto"/>
              <w:right w:val="single" w:sz="4" w:space="0" w:color="auto"/>
            </w:tcBorders>
            <w:shd w:val="clear" w:color="auto" w:fill="auto"/>
            <w:noWrap/>
            <w:vAlign w:val="center"/>
          </w:tcPr>
          <w:p w14:paraId="678ACA56"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|3*fy_low – 1*fx_high|</w:t>
            </w:r>
          </w:p>
        </w:tc>
        <w:tc>
          <w:tcPr>
            <w:tcW w:w="1843" w:type="dxa"/>
            <w:tcBorders>
              <w:top w:val="nil"/>
              <w:left w:val="nil"/>
              <w:bottom w:val="single" w:sz="4" w:space="0" w:color="auto"/>
              <w:right w:val="single" w:sz="4" w:space="0" w:color="auto"/>
            </w:tcBorders>
            <w:shd w:val="clear" w:color="auto" w:fill="auto"/>
            <w:noWrap/>
            <w:vAlign w:val="center"/>
          </w:tcPr>
          <w:p w14:paraId="528141B3"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|3*fy_high – 1*fx_low|</w:t>
            </w:r>
          </w:p>
        </w:tc>
      </w:tr>
      <w:tr w:rsidR="00967CEA" w:rsidRPr="007968C4" w14:paraId="54E9479A"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DE68EDA"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6102FCB0"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8385</w:t>
            </w:r>
          </w:p>
        </w:tc>
        <w:tc>
          <w:tcPr>
            <w:tcW w:w="1842" w:type="dxa"/>
            <w:tcBorders>
              <w:top w:val="nil"/>
              <w:left w:val="nil"/>
              <w:bottom w:val="single" w:sz="4" w:space="0" w:color="auto"/>
              <w:right w:val="single" w:sz="4" w:space="0" w:color="auto"/>
            </w:tcBorders>
            <w:shd w:val="clear" w:color="auto" w:fill="auto"/>
            <w:noWrap/>
            <w:vAlign w:val="bottom"/>
          </w:tcPr>
          <w:p w14:paraId="4AA4CE51"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9330</w:t>
            </w:r>
          </w:p>
        </w:tc>
        <w:tc>
          <w:tcPr>
            <w:tcW w:w="1985" w:type="dxa"/>
            <w:tcBorders>
              <w:top w:val="nil"/>
              <w:left w:val="nil"/>
              <w:bottom w:val="single" w:sz="4" w:space="0" w:color="auto"/>
              <w:right w:val="single" w:sz="4" w:space="0" w:color="auto"/>
            </w:tcBorders>
            <w:shd w:val="clear" w:color="auto" w:fill="auto"/>
            <w:noWrap/>
            <w:vAlign w:val="bottom"/>
          </w:tcPr>
          <w:p w14:paraId="2F8BE639"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8295</w:t>
            </w:r>
          </w:p>
        </w:tc>
        <w:tc>
          <w:tcPr>
            <w:tcW w:w="1843" w:type="dxa"/>
            <w:tcBorders>
              <w:top w:val="nil"/>
              <w:left w:val="nil"/>
              <w:bottom w:val="single" w:sz="4" w:space="0" w:color="auto"/>
              <w:right w:val="single" w:sz="4" w:space="0" w:color="auto"/>
            </w:tcBorders>
            <w:shd w:val="clear" w:color="auto" w:fill="auto"/>
            <w:noWrap/>
            <w:vAlign w:val="bottom"/>
          </w:tcPr>
          <w:p w14:paraId="250BE8A8"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14310</w:t>
            </w:r>
          </w:p>
        </w:tc>
      </w:tr>
      <w:tr w:rsidR="00967CEA" w:rsidRPr="007968C4" w14:paraId="11B4DCCA"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46CBF3B"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2AF0FD92"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|3*fx_low +1* fy_low|</w:t>
            </w:r>
          </w:p>
        </w:tc>
        <w:tc>
          <w:tcPr>
            <w:tcW w:w="1842" w:type="dxa"/>
            <w:tcBorders>
              <w:top w:val="nil"/>
              <w:left w:val="nil"/>
              <w:bottom w:val="single" w:sz="4" w:space="0" w:color="auto"/>
              <w:right w:val="single" w:sz="4" w:space="0" w:color="auto"/>
            </w:tcBorders>
            <w:shd w:val="clear" w:color="auto" w:fill="auto"/>
            <w:noWrap/>
            <w:vAlign w:val="center"/>
          </w:tcPr>
          <w:p w14:paraId="7A3C9A49"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|3*fx_high +1* fy_high|</w:t>
            </w:r>
          </w:p>
        </w:tc>
        <w:tc>
          <w:tcPr>
            <w:tcW w:w="1985" w:type="dxa"/>
            <w:tcBorders>
              <w:top w:val="nil"/>
              <w:left w:val="nil"/>
              <w:bottom w:val="single" w:sz="4" w:space="0" w:color="auto"/>
              <w:right w:val="single" w:sz="4" w:space="0" w:color="auto"/>
            </w:tcBorders>
            <w:shd w:val="clear" w:color="auto" w:fill="auto"/>
            <w:noWrap/>
            <w:vAlign w:val="center"/>
          </w:tcPr>
          <w:p w14:paraId="01F7D0F8"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|3*fy_low + 1*fx_low|</w:t>
            </w:r>
          </w:p>
        </w:tc>
        <w:tc>
          <w:tcPr>
            <w:tcW w:w="1843" w:type="dxa"/>
            <w:tcBorders>
              <w:top w:val="nil"/>
              <w:left w:val="nil"/>
              <w:bottom w:val="single" w:sz="4" w:space="0" w:color="auto"/>
              <w:right w:val="single" w:sz="4" w:space="0" w:color="auto"/>
            </w:tcBorders>
            <w:shd w:val="clear" w:color="auto" w:fill="auto"/>
            <w:noWrap/>
            <w:vAlign w:val="center"/>
          </w:tcPr>
          <w:p w14:paraId="1B1863A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|3*fy_high + 1*fx_high|</w:t>
            </w:r>
          </w:p>
        </w:tc>
      </w:tr>
      <w:tr w:rsidR="00967CEA" w:rsidRPr="007968C4" w14:paraId="664E4ACF"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286DBF1"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6AB08CFB"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3180</w:t>
            </w:r>
          </w:p>
        </w:tc>
        <w:tc>
          <w:tcPr>
            <w:tcW w:w="1842" w:type="dxa"/>
            <w:tcBorders>
              <w:top w:val="nil"/>
              <w:left w:val="nil"/>
              <w:bottom w:val="single" w:sz="4" w:space="0" w:color="auto"/>
              <w:right w:val="single" w:sz="4" w:space="0" w:color="auto"/>
            </w:tcBorders>
            <w:shd w:val="clear" w:color="auto" w:fill="auto"/>
            <w:noWrap/>
            <w:vAlign w:val="bottom"/>
          </w:tcPr>
          <w:p w14:paraId="121D709F"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5010</w:t>
            </w:r>
          </w:p>
        </w:tc>
        <w:tc>
          <w:tcPr>
            <w:tcW w:w="1985" w:type="dxa"/>
            <w:tcBorders>
              <w:top w:val="nil"/>
              <w:left w:val="nil"/>
              <w:bottom w:val="single" w:sz="4" w:space="0" w:color="auto"/>
              <w:right w:val="single" w:sz="4" w:space="0" w:color="auto"/>
            </w:tcBorders>
            <w:shd w:val="clear" w:color="auto" w:fill="auto"/>
            <w:noWrap/>
            <w:vAlign w:val="bottom"/>
          </w:tcPr>
          <w:p w14:paraId="0E764BC5"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9990</w:t>
            </w:r>
          </w:p>
        </w:tc>
        <w:tc>
          <w:tcPr>
            <w:tcW w:w="1843" w:type="dxa"/>
            <w:tcBorders>
              <w:top w:val="nil"/>
              <w:left w:val="nil"/>
              <w:bottom w:val="single" w:sz="4" w:space="0" w:color="auto"/>
              <w:right w:val="single" w:sz="4" w:space="0" w:color="auto"/>
            </w:tcBorders>
            <w:shd w:val="clear" w:color="auto" w:fill="auto"/>
            <w:noWrap/>
            <w:vAlign w:val="bottom"/>
          </w:tcPr>
          <w:p w14:paraId="6B458D65"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11820</w:t>
            </w:r>
          </w:p>
        </w:tc>
      </w:tr>
      <w:tr w:rsidR="00967CEA" w:rsidRPr="007968C4" w14:paraId="3808314D"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498CF6C"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555A5579"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|fx_low – 4*fy_high|</w:t>
            </w:r>
          </w:p>
        </w:tc>
        <w:tc>
          <w:tcPr>
            <w:tcW w:w="1842" w:type="dxa"/>
            <w:tcBorders>
              <w:top w:val="nil"/>
              <w:left w:val="nil"/>
              <w:bottom w:val="single" w:sz="4" w:space="0" w:color="auto"/>
              <w:right w:val="single" w:sz="4" w:space="0" w:color="auto"/>
            </w:tcBorders>
            <w:shd w:val="clear" w:color="auto" w:fill="auto"/>
            <w:noWrap/>
            <w:vAlign w:val="center"/>
          </w:tcPr>
          <w:p w14:paraId="058DEABD"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|fx_high – 4*fy_low|</w:t>
            </w:r>
          </w:p>
        </w:tc>
        <w:tc>
          <w:tcPr>
            <w:tcW w:w="1985" w:type="dxa"/>
            <w:tcBorders>
              <w:top w:val="nil"/>
              <w:left w:val="nil"/>
              <w:bottom w:val="single" w:sz="4" w:space="0" w:color="auto"/>
              <w:right w:val="single" w:sz="4" w:space="0" w:color="auto"/>
            </w:tcBorders>
            <w:shd w:val="clear" w:color="auto" w:fill="auto"/>
            <w:noWrap/>
            <w:vAlign w:val="center"/>
          </w:tcPr>
          <w:p w14:paraId="3072F7BA"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|fy_low – 4*fx_high|</w:t>
            </w:r>
          </w:p>
        </w:tc>
        <w:tc>
          <w:tcPr>
            <w:tcW w:w="1843" w:type="dxa"/>
            <w:tcBorders>
              <w:top w:val="nil"/>
              <w:left w:val="nil"/>
              <w:bottom w:val="single" w:sz="4" w:space="0" w:color="auto"/>
              <w:right w:val="single" w:sz="4" w:space="0" w:color="auto"/>
            </w:tcBorders>
            <w:shd w:val="clear" w:color="auto" w:fill="auto"/>
            <w:noWrap/>
            <w:vAlign w:val="center"/>
          </w:tcPr>
          <w:p w14:paraId="459674B6"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|fy_high – 4*fx_low|</w:t>
            </w:r>
          </w:p>
        </w:tc>
      </w:tr>
      <w:tr w:rsidR="00967CEA" w:rsidRPr="007968C4" w14:paraId="2EF2D4B7"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D581FE1"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28CBCA77"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2580</w:t>
            </w:r>
          </w:p>
        </w:tc>
        <w:tc>
          <w:tcPr>
            <w:tcW w:w="1842" w:type="dxa"/>
            <w:tcBorders>
              <w:top w:val="nil"/>
              <w:left w:val="nil"/>
              <w:bottom w:val="single" w:sz="4" w:space="0" w:color="auto"/>
              <w:right w:val="single" w:sz="4" w:space="0" w:color="auto"/>
            </w:tcBorders>
            <w:shd w:val="clear" w:color="auto" w:fill="auto"/>
            <w:noWrap/>
            <w:vAlign w:val="bottom"/>
          </w:tcPr>
          <w:p w14:paraId="2D22F4E6"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3540</w:t>
            </w:r>
          </w:p>
        </w:tc>
        <w:tc>
          <w:tcPr>
            <w:tcW w:w="1985" w:type="dxa"/>
            <w:tcBorders>
              <w:top w:val="nil"/>
              <w:left w:val="nil"/>
              <w:bottom w:val="single" w:sz="4" w:space="0" w:color="auto"/>
              <w:right w:val="single" w:sz="4" w:space="0" w:color="auto"/>
            </w:tcBorders>
            <w:shd w:val="clear" w:color="auto" w:fill="auto"/>
            <w:noWrap/>
            <w:vAlign w:val="bottom"/>
          </w:tcPr>
          <w:p w14:paraId="3119E1D7"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11490</w:t>
            </w:r>
          </w:p>
        </w:tc>
        <w:tc>
          <w:tcPr>
            <w:tcW w:w="1843" w:type="dxa"/>
            <w:tcBorders>
              <w:top w:val="nil"/>
              <w:left w:val="nil"/>
              <w:bottom w:val="single" w:sz="4" w:space="0" w:color="auto"/>
              <w:right w:val="single" w:sz="4" w:space="0" w:color="auto"/>
            </w:tcBorders>
            <w:shd w:val="clear" w:color="auto" w:fill="auto"/>
            <w:noWrap/>
            <w:vAlign w:val="bottom"/>
          </w:tcPr>
          <w:p w14:paraId="48F9B71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15105</w:t>
            </w:r>
          </w:p>
        </w:tc>
      </w:tr>
      <w:tr w:rsidR="00967CEA" w:rsidRPr="007968C4" w14:paraId="6AD21EB4"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4D729A7"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lastRenderedPageBreak/>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3D65B5D9"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|fx_low + 4*fy_low|</w:t>
            </w:r>
          </w:p>
        </w:tc>
        <w:tc>
          <w:tcPr>
            <w:tcW w:w="1842" w:type="dxa"/>
            <w:tcBorders>
              <w:top w:val="nil"/>
              <w:left w:val="nil"/>
              <w:bottom w:val="single" w:sz="4" w:space="0" w:color="auto"/>
              <w:right w:val="single" w:sz="4" w:space="0" w:color="auto"/>
            </w:tcBorders>
            <w:shd w:val="clear" w:color="auto" w:fill="auto"/>
            <w:noWrap/>
            <w:vAlign w:val="center"/>
          </w:tcPr>
          <w:p w14:paraId="01FE18E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|fx_high + 4*fy_high|</w:t>
            </w:r>
          </w:p>
        </w:tc>
        <w:tc>
          <w:tcPr>
            <w:tcW w:w="1985" w:type="dxa"/>
            <w:tcBorders>
              <w:top w:val="nil"/>
              <w:left w:val="nil"/>
              <w:bottom w:val="single" w:sz="4" w:space="0" w:color="auto"/>
              <w:right w:val="single" w:sz="4" w:space="0" w:color="auto"/>
            </w:tcBorders>
            <w:shd w:val="clear" w:color="auto" w:fill="auto"/>
            <w:noWrap/>
            <w:vAlign w:val="center"/>
          </w:tcPr>
          <w:p w14:paraId="0C0F26CD"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|fy_low + 4*fx_low|</w:t>
            </w:r>
          </w:p>
        </w:tc>
        <w:tc>
          <w:tcPr>
            <w:tcW w:w="1843" w:type="dxa"/>
            <w:tcBorders>
              <w:top w:val="nil"/>
              <w:left w:val="nil"/>
              <w:bottom w:val="single" w:sz="4" w:space="0" w:color="auto"/>
              <w:right w:val="single" w:sz="4" w:space="0" w:color="auto"/>
            </w:tcBorders>
            <w:shd w:val="clear" w:color="auto" w:fill="auto"/>
            <w:noWrap/>
            <w:vAlign w:val="center"/>
          </w:tcPr>
          <w:p w14:paraId="3C502CC4"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|fy_high + 4*fx_high|</w:t>
            </w:r>
          </w:p>
        </w:tc>
      </w:tr>
      <w:tr w:rsidR="00967CEA" w:rsidRPr="007968C4" w14:paraId="2779872F"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9F0C333"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447D2CE8"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10080</w:t>
            </w:r>
          </w:p>
        </w:tc>
        <w:tc>
          <w:tcPr>
            <w:tcW w:w="1842" w:type="dxa"/>
            <w:tcBorders>
              <w:top w:val="nil"/>
              <w:left w:val="nil"/>
              <w:bottom w:val="single" w:sz="4" w:space="0" w:color="auto"/>
              <w:right w:val="single" w:sz="4" w:space="0" w:color="auto"/>
            </w:tcBorders>
            <w:shd w:val="clear" w:color="auto" w:fill="auto"/>
            <w:noWrap/>
            <w:vAlign w:val="bottom"/>
          </w:tcPr>
          <w:p w14:paraId="11308EA9"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11040</w:t>
            </w:r>
          </w:p>
        </w:tc>
        <w:tc>
          <w:tcPr>
            <w:tcW w:w="1985" w:type="dxa"/>
            <w:tcBorders>
              <w:top w:val="nil"/>
              <w:left w:val="nil"/>
              <w:bottom w:val="single" w:sz="4" w:space="0" w:color="auto"/>
              <w:right w:val="single" w:sz="4" w:space="0" w:color="auto"/>
            </w:tcBorders>
            <w:shd w:val="clear" w:color="auto" w:fill="auto"/>
            <w:noWrap/>
            <w:vAlign w:val="bottom"/>
          </w:tcPr>
          <w:p w14:paraId="0EDD9CB9"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14895</w:t>
            </w:r>
          </w:p>
        </w:tc>
        <w:tc>
          <w:tcPr>
            <w:tcW w:w="1843" w:type="dxa"/>
            <w:tcBorders>
              <w:top w:val="nil"/>
              <w:left w:val="nil"/>
              <w:bottom w:val="single" w:sz="4" w:space="0" w:color="auto"/>
              <w:right w:val="single" w:sz="4" w:space="0" w:color="auto"/>
            </w:tcBorders>
            <w:shd w:val="clear" w:color="auto" w:fill="auto"/>
            <w:noWrap/>
            <w:vAlign w:val="bottom"/>
          </w:tcPr>
          <w:p w14:paraId="66D228F1"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18510</w:t>
            </w:r>
          </w:p>
        </w:tc>
      </w:tr>
      <w:tr w:rsidR="00967CEA" w:rsidRPr="007968C4" w14:paraId="20E0195B"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C43E38C"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537D6B04"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|2*fx_low – 3*fy_high|</w:t>
            </w:r>
          </w:p>
        </w:tc>
        <w:tc>
          <w:tcPr>
            <w:tcW w:w="1842" w:type="dxa"/>
            <w:tcBorders>
              <w:top w:val="nil"/>
              <w:left w:val="nil"/>
              <w:bottom w:val="single" w:sz="4" w:space="0" w:color="auto"/>
              <w:right w:val="single" w:sz="4" w:space="0" w:color="auto"/>
            </w:tcBorders>
            <w:shd w:val="clear" w:color="auto" w:fill="auto"/>
            <w:noWrap/>
            <w:vAlign w:val="center"/>
          </w:tcPr>
          <w:p w14:paraId="0D7F6DB8"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|2*fx_high – 3*fy_low|</w:t>
            </w:r>
          </w:p>
        </w:tc>
        <w:tc>
          <w:tcPr>
            <w:tcW w:w="1985" w:type="dxa"/>
            <w:tcBorders>
              <w:top w:val="nil"/>
              <w:left w:val="nil"/>
              <w:bottom w:val="single" w:sz="4" w:space="0" w:color="auto"/>
              <w:right w:val="single" w:sz="4" w:space="0" w:color="auto"/>
            </w:tcBorders>
            <w:shd w:val="clear" w:color="auto" w:fill="auto"/>
            <w:noWrap/>
            <w:vAlign w:val="center"/>
          </w:tcPr>
          <w:p w14:paraId="6CA0E995"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|2*fy_low – 3*fx_high|</w:t>
            </w:r>
          </w:p>
        </w:tc>
        <w:tc>
          <w:tcPr>
            <w:tcW w:w="1843" w:type="dxa"/>
            <w:tcBorders>
              <w:top w:val="nil"/>
              <w:left w:val="nil"/>
              <w:bottom w:val="single" w:sz="4" w:space="0" w:color="auto"/>
              <w:right w:val="single" w:sz="4" w:space="0" w:color="auto"/>
            </w:tcBorders>
            <w:shd w:val="clear" w:color="auto" w:fill="auto"/>
            <w:noWrap/>
            <w:vAlign w:val="center"/>
          </w:tcPr>
          <w:p w14:paraId="742DECB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|2*fy_high – 3*fx_low|</w:t>
            </w:r>
          </w:p>
        </w:tc>
      </w:tr>
      <w:tr w:rsidR="00967CEA" w:rsidRPr="007968C4" w14:paraId="5A58645B"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03973ED"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472129F5"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3315</w:t>
            </w:r>
          </w:p>
        </w:tc>
        <w:tc>
          <w:tcPr>
            <w:tcW w:w="1842" w:type="dxa"/>
            <w:tcBorders>
              <w:top w:val="nil"/>
              <w:left w:val="nil"/>
              <w:bottom w:val="single" w:sz="4" w:space="0" w:color="auto"/>
              <w:right w:val="single" w:sz="4" w:space="0" w:color="auto"/>
            </w:tcBorders>
            <w:shd w:val="clear" w:color="auto" w:fill="auto"/>
            <w:noWrap/>
            <w:vAlign w:val="bottom"/>
          </w:tcPr>
          <w:p w14:paraId="5E537431"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1470</w:t>
            </w:r>
          </w:p>
        </w:tc>
        <w:tc>
          <w:tcPr>
            <w:tcW w:w="1985" w:type="dxa"/>
            <w:tcBorders>
              <w:top w:val="nil"/>
              <w:left w:val="nil"/>
              <w:bottom w:val="single" w:sz="4" w:space="0" w:color="auto"/>
              <w:right w:val="single" w:sz="4" w:space="0" w:color="auto"/>
            </w:tcBorders>
            <w:shd w:val="clear" w:color="auto" w:fill="auto"/>
            <w:noWrap/>
            <w:vAlign w:val="bottom"/>
          </w:tcPr>
          <w:p w14:paraId="429D73FC"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6480</w:t>
            </w:r>
          </w:p>
        </w:tc>
        <w:tc>
          <w:tcPr>
            <w:tcW w:w="1843" w:type="dxa"/>
            <w:tcBorders>
              <w:top w:val="nil"/>
              <w:left w:val="nil"/>
              <w:bottom w:val="single" w:sz="4" w:space="0" w:color="auto"/>
              <w:right w:val="single" w:sz="4" w:space="0" w:color="auto"/>
            </w:tcBorders>
            <w:shd w:val="clear" w:color="auto" w:fill="auto"/>
            <w:noWrap/>
            <w:vAlign w:val="bottom"/>
          </w:tcPr>
          <w:p w14:paraId="2D7771E0"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9210</w:t>
            </w:r>
          </w:p>
        </w:tc>
      </w:tr>
      <w:tr w:rsidR="00967CEA" w:rsidRPr="007968C4" w14:paraId="40414C6D"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C0EE9ED"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3330EE08"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|2*fx_low + 3*fy_low|</w:t>
            </w:r>
          </w:p>
        </w:tc>
        <w:tc>
          <w:tcPr>
            <w:tcW w:w="1842" w:type="dxa"/>
            <w:tcBorders>
              <w:top w:val="nil"/>
              <w:left w:val="nil"/>
              <w:bottom w:val="single" w:sz="4" w:space="0" w:color="auto"/>
              <w:right w:val="single" w:sz="4" w:space="0" w:color="auto"/>
            </w:tcBorders>
            <w:shd w:val="clear" w:color="auto" w:fill="auto"/>
            <w:noWrap/>
            <w:vAlign w:val="center"/>
          </w:tcPr>
          <w:p w14:paraId="772886F0"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|2*fx_high + 3*fy_high|</w:t>
            </w:r>
          </w:p>
        </w:tc>
        <w:tc>
          <w:tcPr>
            <w:tcW w:w="1985" w:type="dxa"/>
            <w:tcBorders>
              <w:top w:val="nil"/>
              <w:left w:val="nil"/>
              <w:bottom w:val="single" w:sz="4" w:space="0" w:color="auto"/>
              <w:right w:val="single" w:sz="4" w:space="0" w:color="auto"/>
            </w:tcBorders>
            <w:shd w:val="clear" w:color="auto" w:fill="auto"/>
            <w:noWrap/>
            <w:vAlign w:val="center"/>
          </w:tcPr>
          <w:p w14:paraId="68CDA3D0"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|2*fy_low + 3*fx_low|</w:t>
            </w:r>
          </w:p>
        </w:tc>
        <w:tc>
          <w:tcPr>
            <w:tcW w:w="1843" w:type="dxa"/>
            <w:tcBorders>
              <w:top w:val="nil"/>
              <w:left w:val="nil"/>
              <w:bottom w:val="single" w:sz="4" w:space="0" w:color="auto"/>
              <w:right w:val="single" w:sz="4" w:space="0" w:color="auto"/>
            </w:tcBorders>
            <w:shd w:val="clear" w:color="auto" w:fill="auto"/>
            <w:noWrap/>
            <w:vAlign w:val="center"/>
          </w:tcPr>
          <w:p w14:paraId="341261D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|2*fy_high + 3*fx_high|</w:t>
            </w:r>
          </w:p>
        </w:tc>
      </w:tr>
      <w:tr w:rsidR="00967CEA" w:rsidRPr="007968C4" w14:paraId="0D30A869"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41DD614"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27AA86FF"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13290</w:t>
            </w:r>
          </w:p>
        </w:tc>
        <w:tc>
          <w:tcPr>
            <w:tcW w:w="1842" w:type="dxa"/>
            <w:tcBorders>
              <w:top w:val="nil"/>
              <w:left w:val="nil"/>
              <w:bottom w:val="single" w:sz="4" w:space="0" w:color="auto"/>
              <w:right w:val="single" w:sz="4" w:space="0" w:color="auto"/>
            </w:tcBorders>
            <w:shd w:val="clear" w:color="auto" w:fill="auto"/>
            <w:noWrap/>
            <w:vAlign w:val="bottom"/>
          </w:tcPr>
          <w:p w14:paraId="5409B449"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16020</w:t>
            </w:r>
          </w:p>
        </w:tc>
        <w:tc>
          <w:tcPr>
            <w:tcW w:w="1985" w:type="dxa"/>
            <w:tcBorders>
              <w:top w:val="nil"/>
              <w:left w:val="nil"/>
              <w:bottom w:val="single" w:sz="4" w:space="0" w:color="auto"/>
              <w:right w:val="single" w:sz="4" w:space="0" w:color="auto"/>
            </w:tcBorders>
            <w:shd w:val="clear" w:color="auto" w:fill="auto"/>
            <w:noWrap/>
            <w:vAlign w:val="bottom"/>
          </w:tcPr>
          <w:p w14:paraId="13563195"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11685</w:t>
            </w:r>
          </w:p>
        </w:tc>
        <w:tc>
          <w:tcPr>
            <w:tcW w:w="1843" w:type="dxa"/>
            <w:tcBorders>
              <w:top w:val="nil"/>
              <w:left w:val="nil"/>
              <w:bottom w:val="single" w:sz="4" w:space="0" w:color="auto"/>
              <w:right w:val="single" w:sz="4" w:space="0" w:color="auto"/>
            </w:tcBorders>
            <w:shd w:val="clear" w:color="auto" w:fill="auto"/>
            <w:noWrap/>
            <w:vAlign w:val="bottom"/>
          </w:tcPr>
          <w:p w14:paraId="6CB8EB88"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13530</w:t>
            </w:r>
          </w:p>
        </w:tc>
      </w:tr>
    </w:tbl>
    <w:p w14:paraId="1EB97C1E" w14:textId="77777777" w:rsidR="00967CEA" w:rsidRPr="007968C4" w:rsidRDefault="00967CEA" w:rsidP="00967CEA">
      <w:pPr>
        <w:rPr>
          <w:lang w:eastAsia="ko-KR"/>
        </w:rPr>
      </w:pPr>
    </w:p>
    <w:p w14:paraId="4CDB58AC" w14:textId="77777777" w:rsidR="00967CEA" w:rsidRDefault="00967CEA" w:rsidP="00967CEA">
      <w:pPr>
        <w:rPr>
          <w:lang w:eastAsia="ko-KR"/>
        </w:rPr>
      </w:pPr>
      <w:r w:rsidRPr="007968C4">
        <w:rPr>
          <w:lang w:eastAsia="ko-KR"/>
        </w:rPr>
        <w:t xml:space="preserve">Based on the </w:t>
      </w:r>
      <w:r w:rsidRPr="007968C4">
        <w:rPr>
          <w:lang w:val="en-US" w:eastAsia="zh-CN"/>
        </w:rPr>
        <w:t>t</w:t>
      </w:r>
      <w:r w:rsidRPr="007968C4">
        <w:rPr>
          <w:lang w:eastAsia="ko-KR"/>
        </w:rPr>
        <w:t xml:space="preserve">ables above it can be seen that </w:t>
      </w:r>
    </w:p>
    <w:p w14:paraId="3493777F" w14:textId="72A89848" w:rsidR="008A79F5" w:rsidRDefault="008A79F5" w:rsidP="00967CEA">
      <w:pPr>
        <w:rPr>
          <w:lang w:eastAsia="ko-KR"/>
        </w:rPr>
      </w:pPr>
      <w:r w:rsidRPr="007968C4">
        <w:rPr>
          <w:lang w:eastAsia="ko-KR"/>
        </w:rPr>
        <w:t>n66 + n77 IMD2, IMD4 or IMD5 may affect Rx frequencies of band n70.</w:t>
      </w:r>
    </w:p>
    <w:p w14:paraId="48E6E716" w14:textId="2605F82C" w:rsidR="008A79F5" w:rsidRPr="007968C4" w:rsidRDefault="008A79F5" w:rsidP="00967CEA">
      <w:pPr>
        <w:rPr>
          <w:lang w:eastAsia="ko-KR"/>
        </w:rPr>
      </w:pPr>
      <w:r w:rsidRPr="007968C4">
        <w:rPr>
          <w:lang w:eastAsia="ko-KR"/>
        </w:rPr>
        <w:t>n70 + n77 IMD2 or IMD5 may affect Rx frequencies of band n66.</w:t>
      </w:r>
    </w:p>
    <w:p w14:paraId="0DF26AA6" w14:textId="77777777" w:rsidR="00967CEA" w:rsidRPr="007968C4" w:rsidRDefault="00967CEA" w:rsidP="00967CEA">
      <w:pPr>
        <w:pStyle w:val="affb"/>
        <w:rPr>
          <w:lang w:eastAsia="ko-KR"/>
        </w:rPr>
      </w:pPr>
    </w:p>
    <w:p w14:paraId="27F22598" w14:textId="07C3DD67" w:rsidR="00967CEA" w:rsidRPr="007968C4" w:rsidRDefault="00967CEA" w:rsidP="00967CEA">
      <w:pPr>
        <w:pStyle w:val="41"/>
        <w:rPr>
          <w:lang w:val="en-US" w:eastAsia="ja-JP"/>
        </w:rPr>
      </w:pPr>
      <w:bookmarkStart w:id="265" w:name="_Toc136288260"/>
      <w:r>
        <w:rPr>
          <w:rFonts w:hint="eastAsia"/>
          <w:szCs w:val="22"/>
          <w:lang w:eastAsia="zh-CN"/>
        </w:rPr>
        <w:t>5.</w:t>
      </w:r>
      <w:r>
        <w:rPr>
          <w:szCs w:val="22"/>
          <w:lang w:eastAsia="zh-CN"/>
        </w:rPr>
        <w:t>21</w:t>
      </w:r>
      <w:r w:rsidRPr="007968C4">
        <w:rPr>
          <w:szCs w:val="22"/>
          <w:lang w:eastAsia="zh-CN"/>
        </w:rPr>
        <w:t>.2.2</w:t>
      </w:r>
      <w:r w:rsidRPr="007968C4">
        <w:rPr>
          <w:rFonts w:hint="eastAsia"/>
          <w:szCs w:val="22"/>
          <w:lang w:eastAsia="zh-CN"/>
        </w:rPr>
        <w:tab/>
      </w:r>
      <w:r w:rsidRPr="007968C4">
        <w:rPr>
          <w:rFonts w:hint="eastAsia"/>
          <w:szCs w:val="22"/>
          <w:lang w:val="en-US" w:eastAsia="zh-CN"/>
        </w:rPr>
        <w:t>REFSENS requirements</w:t>
      </w:r>
      <w:bookmarkEnd w:id="265"/>
    </w:p>
    <w:p w14:paraId="0F98F00B" w14:textId="77777777" w:rsidR="00967CEA" w:rsidRPr="007968C4" w:rsidRDefault="00967CEA" w:rsidP="00967CEA">
      <w:pPr>
        <w:rPr>
          <w:szCs w:val="18"/>
        </w:rPr>
      </w:pPr>
      <w:r w:rsidRPr="007968C4">
        <w:rPr>
          <w:lang w:eastAsia="ko-KR"/>
        </w:rPr>
        <w:t xml:space="preserve">Looking further on the IMD impacts, in both cases, only IMD2 products may fall into Rx frequencies of n66 or n70 in the USA. </w:t>
      </w:r>
      <w:r w:rsidRPr="007968C4">
        <w:rPr>
          <w:iCs/>
          <w:lang w:val="en-US" w:eastAsia="zh-CN"/>
        </w:rPr>
        <w:t>Since i</w:t>
      </w:r>
      <w:r w:rsidRPr="007968C4">
        <w:rPr>
          <w:rFonts w:cs="Arial"/>
          <w:lang w:val="en-US"/>
        </w:rPr>
        <w:t>n</w:t>
      </w:r>
      <w:r w:rsidRPr="007968C4">
        <w:rPr>
          <w:rFonts w:cs="Arial"/>
        </w:rPr>
        <w:t xml:space="preserve"> the USA, </w:t>
      </w:r>
      <w:r w:rsidRPr="007968C4">
        <w:rPr>
          <w:szCs w:val="18"/>
        </w:rPr>
        <w:t xml:space="preserve">n77 band is restricted to 3450 – 3550 MHz and 3700 – 3980 MHz, IMD products are calculated based on those frequencies. </w:t>
      </w:r>
    </w:p>
    <w:p w14:paraId="793D95D5" w14:textId="77777777" w:rsidR="00967CEA" w:rsidRPr="007968C4" w:rsidRDefault="00967CEA" w:rsidP="00967CEA">
      <w:r w:rsidRPr="007968C4">
        <w:t>MSD values are reused from CA_n2A-n66A-n77A.</w:t>
      </w:r>
    </w:p>
    <w:p w14:paraId="4AAA034A" w14:textId="400A4E5F" w:rsidR="00967CEA" w:rsidRPr="007968C4" w:rsidRDefault="00967CEA" w:rsidP="00967CEA">
      <w:pPr>
        <w:jc w:val="center"/>
        <w:rPr>
          <w:rFonts w:ascii="Arial" w:hAnsi="Arial" w:cs="Arial"/>
          <w:b/>
          <w:bCs/>
          <w:lang w:val="en-US" w:eastAsia="zh-CN"/>
        </w:rPr>
      </w:pPr>
      <w:r w:rsidRPr="007968C4">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21</w:t>
      </w:r>
      <w:r w:rsidRPr="007968C4">
        <w:rPr>
          <w:rFonts w:ascii="Arial" w:hAnsi="Arial" w:cs="Arial" w:hint="eastAsia"/>
          <w:b/>
          <w:bCs/>
          <w:lang w:val="en-US" w:eastAsia="zh-CN"/>
        </w:rPr>
        <w:t>.2.3-1</w:t>
      </w:r>
      <w:r w:rsidRPr="007968C4">
        <w:rPr>
          <w:rFonts w:ascii="Arial" w:hAnsi="Arial" w:cs="Arial"/>
          <w:b/>
          <w:bCs/>
          <w:lang w:val="en-US"/>
        </w:rPr>
        <w:t xml:space="preserve">: </w:t>
      </w:r>
      <w:r w:rsidRPr="007968C4">
        <w:rPr>
          <w:rFonts w:ascii="Arial" w:hAnsi="Arial" w:cs="Arial" w:hint="eastAsia"/>
          <w:b/>
          <w:bCs/>
          <w:lang w:val="en-US" w:eastAsia="zh-CN"/>
        </w:rPr>
        <w:t>MSD due to IMD issue</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967CEA" w:rsidRPr="007968C4" w14:paraId="55727368" w14:textId="77777777" w:rsidTr="00BC1FE2">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74D11E9" w14:textId="77777777" w:rsidR="00967CEA" w:rsidRPr="007968C4" w:rsidRDefault="00967CEA" w:rsidP="00BC1FE2">
            <w:pPr>
              <w:pStyle w:val="TAH"/>
              <w:rPr>
                <w:lang w:val="en-US"/>
              </w:rPr>
            </w:pPr>
            <w:r w:rsidRPr="007968C4">
              <w:t>Band / Channel bandwidth / N</w:t>
            </w:r>
            <w:r w:rsidRPr="007968C4">
              <w:rPr>
                <w:vertAlign w:val="subscript"/>
              </w:rPr>
              <w:t>RB</w:t>
            </w:r>
            <w:r w:rsidRPr="007968C4">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62B5044A" w14:textId="77777777" w:rsidR="00967CEA" w:rsidRPr="007968C4" w:rsidRDefault="00967CEA" w:rsidP="00BC1FE2">
            <w:pPr>
              <w:pStyle w:val="TAH"/>
            </w:pPr>
            <w:r w:rsidRPr="007968C4">
              <w:t>Source of IMD</w:t>
            </w:r>
          </w:p>
        </w:tc>
      </w:tr>
      <w:tr w:rsidR="00967CEA" w:rsidRPr="007968C4" w14:paraId="0E525AEC" w14:textId="77777777" w:rsidTr="00BC1FE2">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2C24588" w14:textId="77777777" w:rsidR="00967CEA" w:rsidRPr="007968C4" w:rsidRDefault="00967CEA" w:rsidP="00BC1FE2">
            <w:pPr>
              <w:pStyle w:val="TAH"/>
            </w:pPr>
            <w:r w:rsidRPr="007968C4">
              <w:rPr>
                <w:lang w:eastAsia="ja-JP"/>
              </w:rPr>
              <w:t>NR</w:t>
            </w:r>
            <w:r w:rsidRPr="007968C4">
              <w:t xml:space="preserve"> </w:t>
            </w:r>
            <w:r w:rsidRPr="007968C4">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1F249B3" w14:textId="77777777" w:rsidR="00967CEA" w:rsidRPr="007968C4" w:rsidRDefault="00967CEA" w:rsidP="00BC1FE2">
            <w:pPr>
              <w:pStyle w:val="TAH"/>
            </w:pPr>
            <w:r w:rsidRPr="007968C4">
              <w:rPr>
                <w:lang w:eastAsia="ja-JP"/>
              </w:rPr>
              <w:t>NR</w:t>
            </w:r>
            <w:r w:rsidRPr="007968C4">
              <w:t xml:space="preserve"> band</w:t>
            </w:r>
          </w:p>
        </w:tc>
        <w:tc>
          <w:tcPr>
            <w:tcW w:w="960" w:type="dxa"/>
            <w:tcBorders>
              <w:top w:val="single" w:sz="4" w:space="0" w:color="auto"/>
              <w:left w:val="single" w:sz="4" w:space="0" w:color="auto"/>
              <w:bottom w:val="single" w:sz="4" w:space="0" w:color="auto"/>
              <w:right w:val="single" w:sz="4" w:space="0" w:color="auto"/>
            </w:tcBorders>
          </w:tcPr>
          <w:p w14:paraId="170222F5" w14:textId="77777777" w:rsidR="00967CEA" w:rsidRPr="007968C4" w:rsidRDefault="00967CEA" w:rsidP="00BC1FE2">
            <w:pPr>
              <w:pStyle w:val="TAH"/>
            </w:pPr>
            <w:r w:rsidRPr="007968C4">
              <w:t>UL F</w:t>
            </w:r>
            <w:r w:rsidRPr="007968C4">
              <w:rPr>
                <w:vertAlign w:val="subscript"/>
              </w:rPr>
              <w:t>c</w:t>
            </w:r>
            <w:r w:rsidRPr="007968C4">
              <w:t xml:space="preserve"> </w:t>
            </w:r>
            <w:r w:rsidRPr="007968C4">
              <w:br/>
              <w:t>(MHz)</w:t>
            </w:r>
          </w:p>
        </w:tc>
        <w:tc>
          <w:tcPr>
            <w:tcW w:w="964" w:type="dxa"/>
            <w:tcBorders>
              <w:top w:val="single" w:sz="4" w:space="0" w:color="auto"/>
              <w:left w:val="single" w:sz="4" w:space="0" w:color="auto"/>
              <w:bottom w:val="single" w:sz="4" w:space="0" w:color="auto"/>
              <w:right w:val="single" w:sz="4" w:space="0" w:color="auto"/>
            </w:tcBorders>
          </w:tcPr>
          <w:p w14:paraId="4803DD0E" w14:textId="77777777" w:rsidR="00967CEA" w:rsidRPr="007968C4" w:rsidRDefault="00967CEA" w:rsidP="00BC1FE2">
            <w:pPr>
              <w:pStyle w:val="TAH"/>
            </w:pPr>
            <w:r w:rsidRPr="007968C4">
              <w:t xml:space="preserve">UL/DL BW </w:t>
            </w:r>
            <w:r w:rsidRPr="007968C4">
              <w:br/>
              <w:t>(MHz)</w:t>
            </w:r>
          </w:p>
        </w:tc>
        <w:tc>
          <w:tcPr>
            <w:tcW w:w="960" w:type="dxa"/>
            <w:tcBorders>
              <w:top w:val="single" w:sz="4" w:space="0" w:color="auto"/>
              <w:left w:val="single" w:sz="4" w:space="0" w:color="auto"/>
              <w:bottom w:val="single" w:sz="4" w:space="0" w:color="auto"/>
              <w:right w:val="single" w:sz="4" w:space="0" w:color="auto"/>
            </w:tcBorders>
          </w:tcPr>
          <w:p w14:paraId="574449EF" w14:textId="77777777" w:rsidR="00967CEA" w:rsidRPr="007968C4" w:rsidRDefault="00967CEA" w:rsidP="00BC1FE2">
            <w:pPr>
              <w:pStyle w:val="TAH"/>
            </w:pPr>
            <w:r w:rsidRPr="007968C4">
              <w:t xml:space="preserve">UL </w:t>
            </w:r>
            <w:r w:rsidRPr="007968C4">
              <w:br/>
              <w:t>C</w:t>
            </w:r>
            <w:r w:rsidRPr="007968C4">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71D54C95" w14:textId="77777777" w:rsidR="00967CEA" w:rsidRPr="007968C4" w:rsidRDefault="00967CEA" w:rsidP="00BC1FE2">
            <w:pPr>
              <w:pStyle w:val="TAH"/>
            </w:pPr>
            <w:r w:rsidRPr="007968C4">
              <w:t>DL F</w:t>
            </w:r>
            <w:r w:rsidRPr="007968C4">
              <w:rPr>
                <w:vertAlign w:val="subscript"/>
              </w:rPr>
              <w:t>c</w:t>
            </w:r>
            <w:r w:rsidRPr="007968C4">
              <w:t xml:space="preserve"> (MHz)</w:t>
            </w:r>
          </w:p>
        </w:tc>
        <w:tc>
          <w:tcPr>
            <w:tcW w:w="977" w:type="dxa"/>
            <w:tcBorders>
              <w:top w:val="single" w:sz="4" w:space="0" w:color="auto"/>
              <w:left w:val="single" w:sz="4" w:space="0" w:color="auto"/>
              <w:bottom w:val="single" w:sz="4" w:space="0" w:color="auto"/>
              <w:right w:val="single" w:sz="4" w:space="0" w:color="auto"/>
            </w:tcBorders>
          </w:tcPr>
          <w:p w14:paraId="1EE7EC83" w14:textId="77777777" w:rsidR="00967CEA" w:rsidRPr="007968C4" w:rsidRDefault="00967CEA" w:rsidP="00BC1FE2">
            <w:pPr>
              <w:pStyle w:val="TAH"/>
            </w:pPr>
            <w:r w:rsidRPr="007968C4">
              <w:t xml:space="preserve">MSD </w:t>
            </w:r>
            <w:r w:rsidRPr="007968C4">
              <w:br/>
              <w:t>(dB)</w:t>
            </w:r>
          </w:p>
        </w:tc>
        <w:tc>
          <w:tcPr>
            <w:tcW w:w="828" w:type="dxa"/>
            <w:tcBorders>
              <w:top w:val="single" w:sz="4" w:space="0" w:color="auto"/>
              <w:left w:val="single" w:sz="4" w:space="0" w:color="auto"/>
              <w:bottom w:val="single" w:sz="4" w:space="0" w:color="auto"/>
              <w:right w:val="single" w:sz="4" w:space="0" w:color="auto"/>
            </w:tcBorders>
          </w:tcPr>
          <w:p w14:paraId="42692526" w14:textId="77777777" w:rsidR="00967CEA" w:rsidRPr="007968C4" w:rsidRDefault="00967CEA" w:rsidP="00BC1FE2">
            <w:pPr>
              <w:pStyle w:val="TAH"/>
            </w:pPr>
            <w:r w:rsidRPr="007968C4">
              <w:t>Duplex mode</w:t>
            </w:r>
          </w:p>
        </w:tc>
        <w:tc>
          <w:tcPr>
            <w:tcW w:w="1057" w:type="dxa"/>
            <w:tcBorders>
              <w:top w:val="nil"/>
              <w:left w:val="single" w:sz="4" w:space="0" w:color="auto"/>
              <w:bottom w:val="single" w:sz="4" w:space="0" w:color="auto"/>
              <w:right w:val="single" w:sz="4" w:space="0" w:color="auto"/>
            </w:tcBorders>
            <w:shd w:val="clear" w:color="auto" w:fill="auto"/>
          </w:tcPr>
          <w:p w14:paraId="56C2E830" w14:textId="77777777" w:rsidR="00967CEA" w:rsidRPr="007968C4" w:rsidRDefault="00967CEA" w:rsidP="00BC1FE2">
            <w:pPr>
              <w:pStyle w:val="TAH"/>
            </w:pPr>
          </w:p>
        </w:tc>
      </w:tr>
      <w:tr w:rsidR="00967CEA" w:rsidRPr="007968C4" w14:paraId="33114E96" w14:textId="77777777" w:rsidTr="00BC1FE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876CF47" w14:textId="77777777" w:rsidR="00967CEA" w:rsidRPr="007968C4" w:rsidRDefault="00967CEA" w:rsidP="00BC1FE2">
            <w:pPr>
              <w:pStyle w:val="TAC"/>
              <w:rPr>
                <w:lang w:val="en-US" w:eastAsia="zh-CN"/>
              </w:rPr>
            </w:pPr>
            <w:r w:rsidRPr="007968C4">
              <w:rPr>
                <w:color w:val="000000"/>
                <w:lang w:eastAsia="zh-CN"/>
              </w:rPr>
              <w:t>CA_n66-n70-n77</w:t>
            </w:r>
          </w:p>
        </w:tc>
        <w:tc>
          <w:tcPr>
            <w:tcW w:w="1146" w:type="dxa"/>
            <w:tcBorders>
              <w:top w:val="single" w:sz="4" w:space="0" w:color="auto"/>
              <w:left w:val="single" w:sz="4" w:space="0" w:color="auto"/>
              <w:right w:val="single" w:sz="4" w:space="0" w:color="auto"/>
            </w:tcBorders>
            <w:vAlign w:val="center"/>
          </w:tcPr>
          <w:p w14:paraId="50FA8B78" w14:textId="77777777" w:rsidR="00967CEA" w:rsidRPr="007968C4" w:rsidRDefault="00967CEA" w:rsidP="00BC1FE2">
            <w:pPr>
              <w:pStyle w:val="TAC"/>
              <w:rPr>
                <w:lang w:val="en-US" w:eastAsia="zh-CN"/>
              </w:rPr>
            </w:pPr>
            <w:r w:rsidRPr="007968C4">
              <w:rPr>
                <w:color w:val="000000"/>
              </w:rPr>
              <w:t>n66</w:t>
            </w:r>
          </w:p>
        </w:tc>
        <w:tc>
          <w:tcPr>
            <w:tcW w:w="960" w:type="dxa"/>
            <w:tcBorders>
              <w:top w:val="single" w:sz="4" w:space="0" w:color="auto"/>
              <w:left w:val="single" w:sz="4" w:space="0" w:color="auto"/>
              <w:right w:val="single" w:sz="4" w:space="0" w:color="auto"/>
            </w:tcBorders>
          </w:tcPr>
          <w:p w14:paraId="36C548AB" w14:textId="77777777" w:rsidR="00967CEA" w:rsidRPr="007968C4" w:rsidRDefault="00967CEA" w:rsidP="00BC1FE2">
            <w:pPr>
              <w:pStyle w:val="TAC"/>
              <w:rPr>
                <w:lang w:val="en-US" w:eastAsia="zh-CN"/>
              </w:rPr>
            </w:pPr>
            <w:r w:rsidRPr="007968C4">
              <w:rPr>
                <w:lang w:val="en-US" w:eastAsia="zh-CN"/>
              </w:rPr>
              <w:t>1757.5</w:t>
            </w:r>
          </w:p>
        </w:tc>
        <w:tc>
          <w:tcPr>
            <w:tcW w:w="964" w:type="dxa"/>
            <w:tcBorders>
              <w:top w:val="single" w:sz="4" w:space="0" w:color="auto"/>
              <w:left w:val="single" w:sz="4" w:space="0" w:color="auto"/>
              <w:right w:val="single" w:sz="4" w:space="0" w:color="auto"/>
            </w:tcBorders>
          </w:tcPr>
          <w:p w14:paraId="4981AC4D" w14:textId="77777777" w:rsidR="00967CEA" w:rsidRPr="007968C4" w:rsidRDefault="00967CEA" w:rsidP="00BC1FE2">
            <w:pPr>
              <w:pStyle w:val="TAC"/>
              <w:rPr>
                <w:lang w:val="en-US" w:eastAsia="zh-CN"/>
              </w:rPr>
            </w:pPr>
            <w:r w:rsidRPr="007968C4">
              <w:rPr>
                <w:lang w:val="en-US" w:eastAsia="zh-CN"/>
              </w:rPr>
              <w:t>5</w:t>
            </w:r>
          </w:p>
        </w:tc>
        <w:tc>
          <w:tcPr>
            <w:tcW w:w="960" w:type="dxa"/>
            <w:tcBorders>
              <w:top w:val="single" w:sz="4" w:space="0" w:color="auto"/>
              <w:left w:val="single" w:sz="4" w:space="0" w:color="auto"/>
              <w:right w:val="single" w:sz="4" w:space="0" w:color="auto"/>
            </w:tcBorders>
          </w:tcPr>
          <w:p w14:paraId="0EBBDA32" w14:textId="77777777" w:rsidR="00967CEA" w:rsidRPr="007968C4" w:rsidRDefault="00967CEA" w:rsidP="00BC1FE2">
            <w:pPr>
              <w:pStyle w:val="TAC"/>
              <w:rPr>
                <w:lang w:val="en-US" w:eastAsia="zh-CN"/>
              </w:rPr>
            </w:pPr>
            <w:r w:rsidRPr="007968C4">
              <w:rPr>
                <w:lang w:val="en-US" w:eastAsia="zh-CN"/>
              </w:rPr>
              <w:t>25</w:t>
            </w:r>
          </w:p>
        </w:tc>
        <w:tc>
          <w:tcPr>
            <w:tcW w:w="960" w:type="dxa"/>
            <w:tcBorders>
              <w:top w:val="single" w:sz="4" w:space="0" w:color="auto"/>
              <w:left w:val="single" w:sz="4" w:space="0" w:color="auto"/>
              <w:right w:val="single" w:sz="4" w:space="0" w:color="auto"/>
            </w:tcBorders>
          </w:tcPr>
          <w:p w14:paraId="57AE69EF" w14:textId="77777777" w:rsidR="00967CEA" w:rsidRPr="007968C4" w:rsidRDefault="00967CEA" w:rsidP="00BC1FE2">
            <w:pPr>
              <w:pStyle w:val="TAC"/>
              <w:rPr>
                <w:lang w:val="en-US" w:eastAsia="zh-CN"/>
              </w:rPr>
            </w:pPr>
            <w:r w:rsidRPr="007968C4">
              <w:rPr>
                <w:lang w:val="en-US" w:eastAsia="zh-CN"/>
              </w:rPr>
              <w:t>2157.5</w:t>
            </w:r>
          </w:p>
        </w:tc>
        <w:tc>
          <w:tcPr>
            <w:tcW w:w="977" w:type="dxa"/>
            <w:tcBorders>
              <w:top w:val="single" w:sz="4" w:space="0" w:color="auto"/>
              <w:left w:val="single" w:sz="4" w:space="0" w:color="auto"/>
              <w:bottom w:val="single" w:sz="4" w:space="0" w:color="auto"/>
              <w:right w:val="single" w:sz="4" w:space="0" w:color="auto"/>
            </w:tcBorders>
          </w:tcPr>
          <w:p w14:paraId="5922D163" w14:textId="77777777" w:rsidR="00967CEA" w:rsidRPr="007968C4" w:rsidRDefault="00967CEA" w:rsidP="00BC1FE2">
            <w:pPr>
              <w:pStyle w:val="TAC"/>
              <w:rPr>
                <w:lang w:val="en-US" w:eastAsia="zh-CN"/>
              </w:rPr>
            </w:pPr>
            <w:r w:rsidRPr="007968C4">
              <w:rPr>
                <w:lang w:val="en-US" w:eastAsia="zh-CN"/>
              </w:rPr>
              <w:t>N/A</w:t>
            </w:r>
          </w:p>
        </w:tc>
        <w:tc>
          <w:tcPr>
            <w:tcW w:w="828" w:type="dxa"/>
            <w:tcBorders>
              <w:top w:val="single" w:sz="4" w:space="0" w:color="auto"/>
              <w:left w:val="single" w:sz="4" w:space="0" w:color="auto"/>
              <w:right w:val="single" w:sz="4" w:space="0" w:color="auto"/>
            </w:tcBorders>
            <w:vAlign w:val="center"/>
          </w:tcPr>
          <w:p w14:paraId="27C79B75" w14:textId="77777777" w:rsidR="00967CEA" w:rsidRPr="007968C4" w:rsidRDefault="00967CEA" w:rsidP="00BC1FE2">
            <w:pPr>
              <w:pStyle w:val="TAC"/>
              <w:rPr>
                <w:lang w:val="en-US" w:eastAsia="zh-CN"/>
              </w:rPr>
            </w:pPr>
            <w:r w:rsidRPr="007968C4">
              <w:rPr>
                <w:color w:val="000000"/>
                <w:lang w:eastAsia="zh-CN"/>
              </w:rPr>
              <w:t>FDD</w:t>
            </w:r>
          </w:p>
        </w:tc>
        <w:tc>
          <w:tcPr>
            <w:tcW w:w="1057" w:type="dxa"/>
            <w:tcBorders>
              <w:top w:val="single" w:sz="4" w:space="0" w:color="auto"/>
              <w:left w:val="single" w:sz="4" w:space="0" w:color="auto"/>
              <w:right w:val="single" w:sz="4" w:space="0" w:color="auto"/>
            </w:tcBorders>
          </w:tcPr>
          <w:p w14:paraId="2FA39ED6" w14:textId="77777777" w:rsidR="00967CEA" w:rsidRPr="007968C4" w:rsidRDefault="00967CEA" w:rsidP="00BC1FE2">
            <w:pPr>
              <w:pStyle w:val="TAC"/>
              <w:rPr>
                <w:lang w:val="en-US" w:eastAsia="zh-CN"/>
              </w:rPr>
            </w:pPr>
            <w:r w:rsidRPr="007968C4">
              <w:t>N/A</w:t>
            </w:r>
          </w:p>
        </w:tc>
      </w:tr>
      <w:tr w:rsidR="00967CEA" w:rsidRPr="007968C4" w14:paraId="12A047B5"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A0097F9" w14:textId="77777777" w:rsidR="00967CEA" w:rsidRPr="007968C4" w:rsidRDefault="00967CEA" w:rsidP="00BC1FE2">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3D3103C" w14:textId="77777777" w:rsidR="00967CEA" w:rsidRPr="007968C4" w:rsidRDefault="00967CEA" w:rsidP="00BC1FE2">
            <w:pPr>
              <w:pStyle w:val="TAC"/>
              <w:rPr>
                <w:lang w:val="en-US" w:eastAsia="zh-CN"/>
              </w:rPr>
            </w:pPr>
            <w:r w:rsidRPr="007968C4">
              <w:rPr>
                <w:color w:val="000000"/>
                <w:lang w:eastAsia="zh-CN"/>
              </w:rPr>
              <w:t>n70</w:t>
            </w:r>
          </w:p>
        </w:tc>
        <w:tc>
          <w:tcPr>
            <w:tcW w:w="960" w:type="dxa"/>
            <w:tcBorders>
              <w:top w:val="single" w:sz="4" w:space="0" w:color="auto"/>
              <w:left w:val="single" w:sz="4" w:space="0" w:color="auto"/>
              <w:right w:val="single" w:sz="4" w:space="0" w:color="auto"/>
            </w:tcBorders>
          </w:tcPr>
          <w:p w14:paraId="1322B367" w14:textId="77777777" w:rsidR="00967CEA" w:rsidRPr="007968C4" w:rsidRDefault="00967CEA" w:rsidP="00BC1FE2">
            <w:pPr>
              <w:pStyle w:val="TAC"/>
              <w:rPr>
                <w:lang w:val="en-US" w:eastAsia="zh-CN"/>
              </w:rPr>
            </w:pPr>
            <w:r w:rsidRPr="007968C4">
              <w:rPr>
                <w:lang w:val="en-US" w:eastAsia="zh-CN"/>
              </w:rPr>
              <w:t>1707.5</w:t>
            </w:r>
          </w:p>
        </w:tc>
        <w:tc>
          <w:tcPr>
            <w:tcW w:w="964" w:type="dxa"/>
            <w:tcBorders>
              <w:top w:val="single" w:sz="4" w:space="0" w:color="auto"/>
              <w:left w:val="single" w:sz="4" w:space="0" w:color="auto"/>
              <w:right w:val="single" w:sz="4" w:space="0" w:color="auto"/>
            </w:tcBorders>
          </w:tcPr>
          <w:p w14:paraId="35493595" w14:textId="77777777" w:rsidR="00967CEA" w:rsidRPr="007968C4" w:rsidRDefault="00967CEA" w:rsidP="00BC1FE2">
            <w:pPr>
              <w:pStyle w:val="TAC"/>
              <w:rPr>
                <w:lang w:val="en-US" w:eastAsia="zh-CN"/>
              </w:rPr>
            </w:pPr>
            <w:r w:rsidRPr="007968C4">
              <w:rPr>
                <w:lang w:val="en-US" w:eastAsia="zh-CN"/>
              </w:rPr>
              <w:t>5</w:t>
            </w:r>
          </w:p>
        </w:tc>
        <w:tc>
          <w:tcPr>
            <w:tcW w:w="960" w:type="dxa"/>
            <w:tcBorders>
              <w:top w:val="single" w:sz="4" w:space="0" w:color="auto"/>
              <w:left w:val="single" w:sz="4" w:space="0" w:color="auto"/>
              <w:right w:val="single" w:sz="4" w:space="0" w:color="auto"/>
            </w:tcBorders>
          </w:tcPr>
          <w:p w14:paraId="549973B0" w14:textId="77777777" w:rsidR="00967CEA" w:rsidRPr="007968C4" w:rsidRDefault="00967CEA" w:rsidP="00BC1FE2">
            <w:pPr>
              <w:pStyle w:val="TAC"/>
              <w:rPr>
                <w:lang w:val="en-US" w:eastAsia="zh-CN"/>
              </w:rPr>
            </w:pPr>
            <w:r w:rsidRPr="007968C4">
              <w:rPr>
                <w:lang w:val="en-US" w:eastAsia="zh-CN"/>
              </w:rPr>
              <w:t>25</w:t>
            </w:r>
          </w:p>
        </w:tc>
        <w:tc>
          <w:tcPr>
            <w:tcW w:w="960" w:type="dxa"/>
            <w:tcBorders>
              <w:top w:val="single" w:sz="4" w:space="0" w:color="auto"/>
              <w:left w:val="single" w:sz="4" w:space="0" w:color="auto"/>
              <w:right w:val="single" w:sz="4" w:space="0" w:color="auto"/>
            </w:tcBorders>
          </w:tcPr>
          <w:p w14:paraId="1DF8099F" w14:textId="77777777" w:rsidR="00967CEA" w:rsidRPr="007968C4" w:rsidRDefault="00967CEA" w:rsidP="00BC1FE2">
            <w:pPr>
              <w:pStyle w:val="TAC"/>
              <w:rPr>
                <w:lang w:val="en-US" w:eastAsia="zh-CN"/>
              </w:rPr>
            </w:pPr>
            <w:r w:rsidRPr="007968C4">
              <w:rPr>
                <w:lang w:val="en-US" w:eastAsia="zh-CN"/>
              </w:rPr>
              <w:t>2007.5</w:t>
            </w:r>
          </w:p>
        </w:tc>
        <w:tc>
          <w:tcPr>
            <w:tcW w:w="977" w:type="dxa"/>
            <w:tcBorders>
              <w:top w:val="single" w:sz="4" w:space="0" w:color="auto"/>
              <w:left w:val="single" w:sz="4" w:space="0" w:color="auto"/>
              <w:bottom w:val="single" w:sz="4" w:space="0" w:color="auto"/>
              <w:right w:val="single" w:sz="4" w:space="0" w:color="auto"/>
            </w:tcBorders>
          </w:tcPr>
          <w:p w14:paraId="4F95D4B4" w14:textId="77777777" w:rsidR="00967CEA" w:rsidRPr="007968C4" w:rsidRDefault="00967CEA" w:rsidP="00BC1FE2">
            <w:pPr>
              <w:pStyle w:val="TAC"/>
              <w:rPr>
                <w:lang w:val="en-US" w:eastAsia="zh-CN"/>
              </w:rPr>
            </w:pPr>
            <w:r w:rsidRPr="007968C4">
              <w:rPr>
                <w:lang w:val="en-US" w:eastAsia="zh-CN"/>
              </w:rPr>
              <w:t>32.1</w:t>
            </w:r>
          </w:p>
        </w:tc>
        <w:tc>
          <w:tcPr>
            <w:tcW w:w="828" w:type="dxa"/>
            <w:tcBorders>
              <w:top w:val="single" w:sz="4" w:space="0" w:color="auto"/>
              <w:left w:val="single" w:sz="4" w:space="0" w:color="auto"/>
              <w:right w:val="single" w:sz="4" w:space="0" w:color="auto"/>
            </w:tcBorders>
            <w:vAlign w:val="center"/>
          </w:tcPr>
          <w:p w14:paraId="420DE338" w14:textId="77777777" w:rsidR="00967CEA" w:rsidRPr="007968C4" w:rsidRDefault="00967CEA" w:rsidP="00BC1FE2">
            <w:pPr>
              <w:pStyle w:val="TAC"/>
              <w:rPr>
                <w:lang w:val="en-US" w:eastAsia="zh-CN"/>
              </w:rPr>
            </w:pPr>
            <w:r w:rsidRPr="007968C4">
              <w:rPr>
                <w:color w:val="000000"/>
                <w:lang w:eastAsia="zh-CN"/>
              </w:rPr>
              <w:t>FDD</w:t>
            </w:r>
          </w:p>
        </w:tc>
        <w:tc>
          <w:tcPr>
            <w:tcW w:w="1057" w:type="dxa"/>
            <w:tcBorders>
              <w:top w:val="single" w:sz="4" w:space="0" w:color="auto"/>
              <w:left w:val="single" w:sz="4" w:space="0" w:color="auto"/>
              <w:right w:val="single" w:sz="4" w:space="0" w:color="auto"/>
            </w:tcBorders>
          </w:tcPr>
          <w:p w14:paraId="29D2AF6A" w14:textId="77777777" w:rsidR="00967CEA" w:rsidRPr="007968C4" w:rsidRDefault="00967CEA" w:rsidP="00BC1FE2">
            <w:pPr>
              <w:pStyle w:val="TAC"/>
              <w:rPr>
                <w:lang w:val="en-US" w:eastAsia="zh-CN"/>
              </w:rPr>
            </w:pPr>
            <w:r w:rsidRPr="007968C4">
              <w:t>IMD2</w:t>
            </w:r>
            <w:r w:rsidRPr="007968C4">
              <w:rPr>
                <w:vertAlign w:val="superscript"/>
              </w:rPr>
              <w:t>x</w:t>
            </w:r>
            <w:r w:rsidRPr="00AB6990">
              <w:rPr>
                <w:vertAlign w:val="superscript"/>
              </w:rPr>
              <w:t>,</w:t>
            </w:r>
            <w:r w:rsidRPr="007968C4">
              <w:rPr>
                <w:vertAlign w:val="superscript"/>
              </w:rPr>
              <w:t>y</w:t>
            </w:r>
          </w:p>
        </w:tc>
      </w:tr>
      <w:tr w:rsidR="00967CEA" w:rsidRPr="007968C4" w14:paraId="4917DAB7"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9EBA832" w14:textId="77777777" w:rsidR="00967CEA" w:rsidRPr="007968C4" w:rsidRDefault="00967CEA" w:rsidP="00BC1FE2">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0A05DE8" w14:textId="77777777" w:rsidR="00967CEA" w:rsidRPr="007968C4" w:rsidRDefault="00967CEA" w:rsidP="00BC1FE2">
            <w:pPr>
              <w:pStyle w:val="TAC"/>
              <w:rPr>
                <w:lang w:val="en-US" w:eastAsia="zh-CN"/>
              </w:rPr>
            </w:pPr>
            <w:r w:rsidRPr="007968C4">
              <w:rPr>
                <w:color w:val="000000"/>
              </w:rPr>
              <w:t>n77</w:t>
            </w:r>
          </w:p>
        </w:tc>
        <w:tc>
          <w:tcPr>
            <w:tcW w:w="960" w:type="dxa"/>
            <w:tcBorders>
              <w:top w:val="single" w:sz="4" w:space="0" w:color="auto"/>
              <w:left w:val="single" w:sz="4" w:space="0" w:color="auto"/>
              <w:right w:val="single" w:sz="4" w:space="0" w:color="auto"/>
            </w:tcBorders>
          </w:tcPr>
          <w:p w14:paraId="333F5BA8" w14:textId="77777777" w:rsidR="00967CEA" w:rsidRPr="007968C4" w:rsidRDefault="00967CEA" w:rsidP="00BC1FE2">
            <w:pPr>
              <w:pStyle w:val="TAC"/>
              <w:rPr>
                <w:lang w:val="en-US" w:eastAsia="zh-CN"/>
              </w:rPr>
            </w:pPr>
            <w:r w:rsidRPr="007968C4">
              <w:rPr>
                <w:lang w:val="en-US" w:eastAsia="zh-CN"/>
              </w:rPr>
              <w:t>3765</w:t>
            </w:r>
          </w:p>
        </w:tc>
        <w:tc>
          <w:tcPr>
            <w:tcW w:w="964" w:type="dxa"/>
            <w:tcBorders>
              <w:top w:val="single" w:sz="4" w:space="0" w:color="auto"/>
              <w:left w:val="single" w:sz="4" w:space="0" w:color="auto"/>
              <w:right w:val="single" w:sz="4" w:space="0" w:color="auto"/>
            </w:tcBorders>
          </w:tcPr>
          <w:p w14:paraId="20AC15B9" w14:textId="77777777" w:rsidR="00967CEA" w:rsidRPr="007968C4" w:rsidRDefault="00967CEA" w:rsidP="00BC1FE2">
            <w:pPr>
              <w:pStyle w:val="TAC"/>
              <w:rPr>
                <w:lang w:val="en-US" w:eastAsia="zh-CN"/>
              </w:rPr>
            </w:pPr>
            <w:r w:rsidRPr="007968C4">
              <w:rPr>
                <w:lang w:val="en-US" w:eastAsia="zh-CN"/>
              </w:rPr>
              <w:t>10</w:t>
            </w:r>
          </w:p>
        </w:tc>
        <w:tc>
          <w:tcPr>
            <w:tcW w:w="960" w:type="dxa"/>
            <w:tcBorders>
              <w:top w:val="single" w:sz="4" w:space="0" w:color="auto"/>
              <w:left w:val="single" w:sz="4" w:space="0" w:color="auto"/>
              <w:right w:val="single" w:sz="4" w:space="0" w:color="auto"/>
            </w:tcBorders>
          </w:tcPr>
          <w:p w14:paraId="04CA1DF2" w14:textId="77777777" w:rsidR="00967CEA" w:rsidRPr="007968C4" w:rsidRDefault="00967CEA" w:rsidP="00BC1FE2">
            <w:pPr>
              <w:pStyle w:val="TAC"/>
              <w:rPr>
                <w:lang w:val="en-US" w:eastAsia="zh-CN"/>
              </w:rPr>
            </w:pPr>
            <w:r w:rsidRPr="007968C4">
              <w:rPr>
                <w:lang w:val="en-US" w:eastAsia="zh-CN"/>
              </w:rPr>
              <w:t>50</w:t>
            </w:r>
          </w:p>
        </w:tc>
        <w:tc>
          <w:tcPr>
            <w:tcW w:w="960" w:type="dxa"/>
            <w:tcBorders>
              <w:top w:val="single" w:sz="4" w:space="0" w:color="auto"/>
              <w:left w:val="single" w:sz="4" w:space="0" w:color="auto"/>
              <w:right w:val="single" w:sz="4" w:space="0" w:color="auto"/>
            </w:tcBorders>
          </w:tcPr>
          <w:p w14:paraId="58EB882E" w14:textId="77777777" w:rsidR="00967CEA" w:rsidRPr="007968C4" w:rsidRDefault="00967CEA" w:rsidP="00BC1FE2">
            <w:pPr>
              <w:pStyle w:val="TAC"/>
              <w:rPr>
                <w:lang w:val="en-US" w:eastAsia="zh-CN"/>
              </w:rPr>
            </w:pPr>
            <w:r w:rsidRPr="007968C4">
              <w:rPr>
                <w:lang w:val="en-US" w:eastAsia="zh-CN"/>
              </w:rPr>
              <w:t>3765</w:t>
            </w:r>
          </w:p>
        </w:tc>
        <w:tc>
          <w:tcPr>
            <w:tcW w:w="977" w:type="dxa"/>
            <w:tcBorders>
              <w:top w:val="single" w:sz="4" w:space="0" w:color="auto"/>
              <w:left w:val="single" w:sz="4" w:space="0" w:color="auto"/>
              <w:bottom w:val="single" w:sz="4" w:space="0" w:color="auto"/>
              <w:right w:val="single" w:sz="4" w:space="0" w:color="auto"/>
            </w:tcBorders>
          </w:tcPr>
          <w:p w14:paraId="5ED4408C" w14:textId="77777777" w:rsidR="00967CEA" w:rsidRPr="007968C4" w:rsidRDefault="00967CEA" w:rsidP="00BC1FE2">
            <w:pPr>
              <w:pStyle w:val="TAC"/>
              <w:rPr>
                <w:lang w:val="en-US" w:eastAsia="zh-CN"/>
              </w:rPr>
            </w:pPr>
            <w:r w:rsidRPr="007968C4">
              <w:rPr>
                <w:lang w:val="en-US" w:eastAsia="zh-CN"/>
              </w:rPr>
              <w:t>N/A</w:t>
            </w:r>
          </w:p>
        </w:tc>
        <w:tc>
          <w:tcPr>
            <w:tcW w:w="828" w:type="dxa"/>
            <w:tcBorders>
              <w:top w:val="single" w:sz="4" w:space="0" w:color="auto"/>
              <w:left w:val="single" w:sz="4" w:space="0" w:color="auto"/>
              <w:right w:val="single" w:sz="4" w:space="0" w:color="auto"/>
            </w:tcBorders>
            <w:vAlign w:val="center"/>
          </w:tcPr>
          <w:p w14:paraId="0FBD3406" w14:textId="77777777" w:rsidR="00967CEA" w:rsidRPr="007968C4" w:rsidRDefault="00967CEA" w:rsidP="00BC1FE2">
            <w:pPr>
              <w:pStyle w:val="TAC"/>
              <w:rPr>
                <w:lang w:val="en-US" w:eastAsia="zh-CN"/>
              </w:rPr>
            </w:pPr>
            <w:r w:rsidRPr="007968C4">
              <w:rPr>
                <w:color w:val="000000"/>
                <w:lang w:eastAsia="zh-CN"/>
              </w:rPr>
              <w:t>TDD</w:t>
            </w:r>
          </w:p>
        </w:tc>
        <w:tc>
          <w:tcPr>
            <w:tcW w:w="1057" w:type="dxa"/>
            <w:tcBorders>
              <w:top w:val="single" w:sz="4" w:space="0" w:color="auto"/>
              <w:left w:val="single" w:sz="4" w:space="0" w:color="auto"/>
              <w:right w:val="single" w:sz="4" w:space="0" w:color="auto"/>
            </w:tcBorders>
          </w:tcPr>
          <w:p w14:paraId="688172A4" w14:textId="77777777" w:rsidR="00967CEA" w:rsidRPr="007968C4" w:rsidRDefault="00967CEA" w:rsidP="00BC1FE2">
            <w:pPr>
              <w:pStyle w:val="TAC"/>
              <w:rPr>
                <w:lang w:val="en-US" w:eastAsia="zh-CN"/>
              </w:rPr>
            </w:pPr>
            <w:r w:rsidRPr="007968C4">
              <w:rPr>
                <w:lang w:val="en-US" w:eastAsia="zh-CN"/>
              </w:rPr>
              <w:t>N/A</w:t>
            </w:r>
          </w:p>
        </w:tc>
      </w:tr>
      <w:tr w:rsidR="00967CEA" w:rsidRPr="007968C4" w14:paraId="1A4362DE"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32E6FDB" w14:textId="77777777" w:rsidR="00967CEA" w:rsidRPr="007968C4" w:rsidRDefault="00967CEA" w:rsidP="00BC1FE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85E214" w14:textId="77777777" w:rsidR="00967CEA" w:rsidRPr="007968C4" w:rsidRDefault="00967CEA" w:rsidP="00BC1FE2">
            <w:pPr>
              <w:pStyle w:val="TAC"/>
              <w:rPr>
                <w:color w:val="000000"/>
              </w:rPr>
            </w:pPr>
            <w:r w:rsidRPr="007968C4">
              <w:rPr>
                <w:color w:val="000000"/>
              </w:rPr>
              <w:t>n66</w:t>
            </w:r>
          </w:p>
        </w:tc>
        <w:tc>
          <w:tcPr>
            <w:tcW w:w="960" w:type="dxa"/>
            <w:tcBorders>
              <w:top w:val="single" w:sz="4" w:space="0" w:color="auto"/>
              <w:left w:val="single" w:sz="4" w:space="0" w:color="auto"/>
              <w:bottom w:val="single" w:sz="4" w:space="0" w:color="auto"/>
              <w:right w:val="single" w:sz="4" w:space="0" w:color="auto"/>
            </w:tcBorders>
          </w:tcPr>
          <w:p w14:paraId="063ED19E" w14:textId="77777777" w:rsidR="00967CEA" w:rsidRPr="007968C4" w:rsidRDefault="00967CEA" w:rsidP="00BC1FE2">
            <w:pPr>
              <w:pStyle w:val="TAC"/>
              <w:rPr>
                <w:lang w:val="en-US" w:eastAsia="zh-CN"/>
              </w:rPr>
            </w:pPr>
            <w:r w:rsidRPr="007968C4">
              <w:rPr>
                <w:lang w:val="en-US" w:eastAsia="zh-CN"/>
              </w:rPr>
              <w:t>1762.5</w:t>
            </w:r>
          </w:p>
        </w:tc>
        <w:tc>
          <w:tcPr>
            <w:tcW w:w="964" w:type="dxa"/>
            <w:tcBorders>
              <w:top w:val="single" w:sz="4" w:space="0" w:color="auto"/>
              <w:left w:val="single" w:sz="4" w:space="0" w:color="auto"/>
              <w:bottom w:val="single" w:sz="4" w:space="0" w:color="auto"/>
              <w:right w:val="single" w:sz="4" w:space="0" w:color="auto"/>
            </w:tcBorders>
          </w:tcPr>
          <w:p w14:paraId="32FC3E4A" w14:textId="77777777" w:rsidR="00967CEA" w:rsidRPr="007968C4" w:rsidRDefault="00967CEA" w:rsidP="00BC1FE2">
            <w:pPr>
              <w:pStyle w:val="TAC"/>
              <w:rPr>
                <w:lang w:val="en-US" w:eastAsia="zh-CN"/>
              </w:rPr>
            </w:pPr>
            <w:r w:rsidRPr="007968C4">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1EE76F3" w14:textId="77777777" w:rsidR="00967CEA" w:rsidRPr="007968C4" w:rsidRDefault="00967CEA" w:rsidP="00BC1FE2">
            <w:pPr>
              <w:pStyle w:val="TAC"/>
              <w:rPr>
                <w:lang w:val="en-US" w:eastAsia="zh-CN"/>
              </w:rPr>
            </w:pPr>
            <w:r w:rsidRPr="007968C4">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456087F" w14:textId="77777777" w:rsidR="00967CEA" w:rsidRPr="007968C4" w:rsidRDefault="00967CEA" w:rsidP="00BC1FE2">
            <w:pPr>
              <w:pStyle w:val="TAC"/>
              <w:rPr>
                <w:lang w:val="en-US" w:eastAsia="zh-CN"/>
              </w:rPr>
            </w:pPr>
            <w:r w:rsidRPr="007968C4">
              <w:rPr>
                <w:lang w:val="en-US" w:eastAsia="zh-CN"/>
              </w:rPr>
              <w:t>2162.5</w:t>
            </w:r>
          </w:p>
        </w:tc>
        <w:tc>
          <w:tcPr>
            <w:tcW w:w="977" w:type="dxa"/>
            <w:tcBorders>
              <w:top w:val="single" w:sz="4" w:space="0" w:color="auto"/>
              <w:left w:val="single" w:sz="4" w:space="0" w:color="auto"/>
              <w:bottom w:val="single" w:sz="4" w:space="0" w:color="auto"/>
              <w:right w:val="single" w:sz="4" w:space="0" w:color="auto"/>
            </w:tcBorders>
          </w:tcPr>
          <w:p w14:paraId="739096CC" w14:textId="77777777" w:rsidR="00967CEA" w:rsidRPr="007968C4" w:rsidRDefault="00967CEA" w:rsidP="00BC1FE2">
            <w:pPr>
              <w:pStyle w:val="TAC"/>
              <w:rPr>
                <w:lang w:val="en-US" w:eastAsia="zh-CN"/>
              </w:rPr>
            </w:pPr>
            <w:r w:rsidRPr="007968C4">
              <w:rPr>
                <w:lang w:val="en-US" w:eastAsia="zh-CN"/>
              </w:rPr>
              <w:t>29.2</w:t>
            </w:r>
          </w:p>
        </w:tc>
        <w:tc>
          <w:tcPr>
            <w:tcW w:w="828" w:type="dxa"/>
            <w:tcBorders>
              <w:top w:val="single" w:sz="4" w:space="0" w:color="auto"/>
              <w:left w:val="single" w:sz="4" w:space="0" w:color="auto"/>
              <w:bottom w:val="single" w:sz="4" w:space="0" w:color="auto"/>
              <w:right w:val="single" w:sz="4" w:space="0" w:color="auto"/>
            </w:tcBorders>
            <w:vAlign w:val="center"/>
          </w:tcPr>
          <w:p w14:paraId="0CF605D3" w14:textId="77777777" w:rsidR="00967CEA" w:rsidRPr="007968C4" w:rsidRDefault="00967CEA" w:rsidP="00BC1FE2">
            <w:pPr>
              <w:pStyle w:val="TAC"/>
              <w:rPr>
                <w:color w:val="000000"/>
                <w:lang w:eastAsia="zh-CN"/>
              </w:rPr>
            </w:pPr>
            <w:r w:rsidRPr="007968C4">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4A30EA" w14:textId="77777777" w:rsidR="00967CEA" w:rsidRPr="007968C4" w:rsidRDefault="00967CEA" w:rsidP="00BC1FE2">
            <w:pPr>
              <w:pStyle w:val="TAC"/>
            </w:pPr>
            <w:r w:rsidRPr="007968C4">
              <w:rPr>
                <w:lang w:val="en-US" w:eastAsia="zh-CN"/>
              </w:rPr>
              <w:t>IMD2</w:t>
            </w:r>
            <w:r w:rsidRPr="007968C4">
              <w:rPr>
                <w:vertAlign w:val="superscript"/>
                <w:lang w:val="en-US" w:eastAsia="zh-CN"/>
              </w:rPr>
              <w:t>y</w:t>
            </w:r>
          </w:p>
        </w:tc>
      </w:tr>
      <w:tr w:rsidR="00967CEA" w:rsidRPr="007968C4" w14:paraId="03CDBC80"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6349AAB" w14:textId="77777777" w:rsidR="00967CEA" w:rsidRPr="007968C4" w:rsidRDefault="00967CEA" w:rsidP="00BC1FE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1E588E" w14:textId="77777777" w:rsidR="00967CEA" w:rsidRPr="007968C4" w:rsidRDefault="00967CEA" w:rsidP="00BC1FE2">
            <w:pPr>
              <w:pStyle w:val="TAC"/>
              <w:rPr>
                <w:color w:val="000000"/>
              </w:rPr>
            </w:pPr>
            <w:r w:rsidRPr="007968C4">
              <w:rPr>
                <w:color w:val="000000"/>
                <w:lang w:eastAsia="zh-CN"/>
              </w:rPr>
              <w:t>n70</w:t>
            </w:r>
          </w:p>
        </w:tc>
        <w:tc>
          <w:tcPr>
            <w:tcW w:w="960" w:type="dxa"/>
            <w:tcBorders>
              <w:top w:val="single" w:sz="4" w:space="0" w:color="auto"/>
              <w:left w:val="single" w:sz="4" w:space="0" w:color="auto"/>
              <w:bottom w:val="single" w:sz="4" w:space="0" w:color="auto"/>
              <w:right w:val="single" w:sz="4" w:space="0" w:color="auto"/>
            </w:tcBorders>
          </w:tcPr>
          <w:p w14:paraId="66380F88" w14:textId="77777777" w:rsidR="00967CEA" w:rsidRPr="007968C4" w:rsidRDefault="00967CEA" w:rsidP="00BC1FE2">
            <w:pPr>
              <w:pStyle w:val="TAC"/>
              <w:rPr>
                <w:lang w:val="en-US" w:eastAsia="zh-CN"/>
              </w:rPr>
            </w:pPr>
            <w:r w:rsidRPr="007968C4">
              <w:rPr>
                <w:lang w:val="en-US" w:eastAsia="zh-CN"/>
              </w:rPr>
              <w:t>1702.5</w:t>
            </w:r>
          </w:p>
        </w:tc>
        <w:tc>
          <w:tcPr>
            <w:tcW w:w="964" w:type="dxa"/>
            <w:tcBorders>
              <w:top w:val="single" w:sz="4" w:space="0" w:color="auto"/>
              <w:left w:val="single" w:sz="4" w:space="0" w:color="auto"/>
              <w:bottom w:val="single" w:sz="4" w:space="0" w:color="auto"/>
              <w:right w:val="single" w:sz="4" w:space="0" w:color="auto"/>
            </w:tcBorders>
          </w:tcPr>
          <w:p w14:paraId="0FB8CD58" w14:textId="77777777" w:rsidR="00967CEA" w:rsidRPr="007968C4" w:rsidRDefault="00967CEA" w:rsidP="00BC1FE2">
            <w:pPr>
              <w:pStyle w:val="TAC"/>
              <w:rPr>
                <w:lang w:val="en-US" w:eastAsia="zh-CN"/>
              </w:rPr>
            </w:pPr>
            <w:r w:rsidRPr="007968C4">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FAA62E3" w14:textId="77777777" w:rsidR="00967CEA" w:rsidRPr="007968C4" w:rsidRDefault="00967CEA" w:rsidP="00BC1FE2">
            <w:pPr>
              <w:pStyle w:val="TAC"/>
              <w:rPr>
                <w:lang w:val="en-US" w:eastAsia="zh-CN"/>
              </w:rPr>
            </w:pPr>
            <w:r w:rsidRPr="007968C4">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6A087F8" w14:textId="77777777" w:rsidR="00967CEA" w:rsidRPr="007968C4" w:rsidRDefault="00967CEA" w:rsidP="00BC1FE2">
            <w:pPr>
              <w:pStyle w:val="TAC"/>
              <w:rPr>
                <w:lang w:val="en-US" w:eastAsia="zh-CN"/>
              </w:rPr>
            </w:pPr>
            <w:r w:rsidRPr="007968C4">
              <w:rPr>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14:paraId="578CDEFA" w14:textId="77777777" w:rsidR="00967CEA" w:rsidRPr="007968C4" w:rsidRDefault="00967CEA" w:rsidP="00BC1FE2">
            <w:pPr>
              <w:pStyle w:val="TAC"/>
              <w:rPr>
                <w:lang w:val="en-US" w:eastAsia="zh-CN"/>
              </w:rPr>
            </w:pPr>
            <w:r w:rsidRPr="007968C4">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2530B44" w14:textId="77777777" w:rsidR="00967CEA" w:rsidRPr="007968C4" w:rsidRDefault="00967CEA" w:rsidP="00BC1FE2">
            <w:pPr>
              <w:pStyle w:val="TAC"/>
              <w:rPr>
                <w:color w:val="000000"/>
                <w:lang w:eastAsia="zh-CN"/>
              </w:rPr>
            </w:pPr>
            <w:r w:rsidRPr="007968C4">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E3FF80" w14:textId="77777777" w:rsidR="00967CEA" w:rsidRPr="007968C4" w:rsidRDefault="00967CEA" w:rsidP="00BC1FE2">
            <w:pPr>
              <w:pStyle w:val="TAC"/>
            </w:pPr>
            <w:r w:rsidRPr="007968C4">
              <w:t>N/A</w:t>
            </w:r>
          </w:p>
        </w:tc>
      </w:tr>
      <w:tr w:rsidR="00967CEA" w:rsidRPr="007968C4" w14:paraId="2338C4EE"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C53CAA" w14:textId="77777777" w:rsidR="00967CEA" w:rsidRPr="007968C4" w:rsidRDefault="00967CEA" w:rsidP="00BC1FE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B50825" w14:textId="77777777" w:rsidR="00967CEA" w:rsidRPr="007968C4" w:rsidRDefault="00967CEA" w:rsidP="00BC1FE2">
            <w:pPr>
              <w:pStyle w:val="TAC"/>
              <w:rPr>
                <w:color w:val="000000"/>
              </w:rPr>
            </w:pPr>
            <w:r w:rsidRPr="007968C4">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57064ABB" w14:textId="77777777" w:rsidR="00967CEA" w:rsidRPr="007968C4" w:rsidRDefault="00967CEA" w:rsidP="00BC1FE2">
            <w:pPr>
              <w:pStyle w:val="TAC"/>
              <w:rPr>
                <w:lang w:val="en-US" w:eastAsia="zh-CN"/>
              </w:rPr>
            </w:pPr>
            <w:r w:rsidRPr="007968C4">
              <w:rPr>
                <w:lang w:val="en-US" w:eastAsia="zh-CN"/>
              </w:rPr>
              <w:t>3865</w:t>
            </w:r>
          </w:p>
        </w:tc>
        <w:tc>
          <w:tcPr>
            <w:tcW w:w="964" w:type="dxa"/>
            <w:tcBorders>
              <w:top w:val="single" w:sz="4" w:space="0" w:color="auto"/>
              <w:left w:val="single" w:sz="4" w:space="0" w:color="auto"/>
              <w:bottom w:val="single" w:sz="4" w:space="0" w:color="auto"/>
              <w:right w:val="single" w:sz="4" w:space="0" w:color="auto"/>
            </w:tcBorders>
          </w:tcPr>
          <w:p w14:paraId="276DD93A" w14:textId="77777777" w:rsidR="00967CEA" w:rsidRPr="007968C4" w:rsidRDefault="00967CEA" w:rsidP="00BC1FE2">
            <w:pPr>
              <w:pStyle w:val="TAC"/>
              <w:rPr>
                <w:lang w:val="en-US" w:eastAsia="zh-CN"/>
              </w:rPr>
            </w:pPr>
            <w:r w:rsidRPr="007968C4">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C335220" w14:textId="77777777" w:rsidR="00967CEA" w:rsidRPr="007968C4" w:rsidRDefault="00967CEA" w:rsidP="00BC1FE2">
            <w:pPr>
              <w:pStyle w:val="TAC"/>
              <w:rPr>
                <w:lang w:val="en-US" w:eastAsia="zh-CN"/>
              </w:rPr>
            </w:pPr>
            <w:r w:rsidRPr="007968C4">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7E2571D" w14:textId="77777777" w:rsidR="00967CEA" w:rsidRPr="007968C4" w:rsidRDefault="00967CEA" w:rsidP="00BC1FE2">
            <w:pPr>
              <w:pStyle w:val="TAC"/>
              <w:rPr>
                <w:lang w:val="en-US" w:eastAsia="zh-CN"/>
              </w:rPr>
            </w:pPr>
            <w:r w:rsidRPr="007968C4">
              <w:rPr>
                <w:lang w:val="en-US" w:eastAsia="zh-CN"/>
              </w:rPr>
              <w:t>3865</w:t>
            </w:r>
          </w:p>
        </w:tc>
        <w:tc>
          <w:tcPr>
            <w:tcW w:w="977" w:type="dxa"/>
            <w:tcBorders>
              <w:top w:val="single" w:sz="4" w:space="0" w:color="auto"/>
              <w:left w:val="single" w:sz="4" w:space="0" w:color="auto"/>
              <w:bottom w:val="single" w:sz="4" w:space="0" w:color="auto"/>
              <w:right w:val="single" w:sz="4" w:space="0" w:color="auto"/>
            </w:tcBorders>
          </w:tcPr>
          <w:p w14:paraId="6134C3EE" w14:textId="77777777" w:rsidR="00967CEA" w:rsidRPr="007968C4" w:rsidRDefault="00967CEA" w:rsidP="00BC1FE2">
            <w:pPr>
              <w:pStyle w:val="TAC"/>
              <w:rPr>
                <w:lang w:val="en-US" w:eastAsia="zh-CN"/>
              </w:rPr>
            </w:pPr>
            <w:r w:rsidRPr="007968C4">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04D7DD8" w14:textId="77777777" w:rsidR="00967CEA" w:rsidRPr="007968C4" w:rsidRDefault="00967CEA" w:rsidP="00BC1FE2">
            <w:pPr>
              <w:pStyle w:val="TAC"/>
              <w:rPr>
                <w:color w:val="000000"/>
                <w:lang w:eastAsia="zh-CN"/>
              </w:rPr>
            </w:pPr>
            <w:r w:rsidRPr="007968C4">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7E18F06" w14:textId="77777777" w:rsidR="00967CEA" w:rsidRPr="007968C4" w:rsidRDefault="00967CEA" w:rsidP="00BC1FE2">
            <w:pPr>
              <w:pStyle w:val="TAC"/>
            </w:pPr>
            <w:r w:rsidRPr="007968C4">
              <w:t>N/A</w:t>
            </w:r>
          </w:p>
        </w:tc>
      </w:tr>
      <w:tr w:rsidR="00967CEA" w:rsidRPr="007968C4" w14:paraId="0C0F56F2" w14:textId="77777777" w:rsidTr="00BC1FE2">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53E799BA" w14:textId="77777777" w:rsidR="00967CEA" w:rsidRPr="007968C4" w:rsidRDefault="00967CEA" w:rsidP="00BC1FE2">
            <w:pPr>
              <w:pStyle w:val="TAN"/>
              <w:rPr>
                <w:lang w:eastAsia="ko-KR"/>
              </w:rPr>
            </w:pPr>
            <w:r w:rsidRPr="007968C4">
              <w:rPr>
                <w:lang w:eastAsia="ko-KR"/>
              </w:rPr>
              <w:t>NOTE x:</w:t>
            </w:r>
            <w:r w:rsidRPr="007968C4">
              <w:rPr>
                <w:lang w:eastAsia="ko-KR"/>
              </w:rPr>
              <w:tab/>
              <w:t>This band is subject to IMD4 also which MSD is not specified.</w:t>
            </w:r>
          </w:p>
          <w:p w14:paraId="77016868" w14:textId="77777777" w:rsidR="00967CEA" w:rsidRPr="007968C4" w:rsidRDefault="00967CEA" w:rsidP="00BC1FE2">
            <w:pPr>
              <w:pStyle w:val="TAN"/>
              <w:rPr>
                <w:lang w:eastAsia="ja-JP"/>
              </w:rPr>
            </w:pPr>
            <w:r w:rsidRPr="007968C4">
              <w:rPr>
                <w:lang w:eastAsia="ko-KR"/>
              </w:rPr>
              <w:t>NOTE y:</w:t>
            </w:r>
            <w:r w:rsidRPr="007968C4">
              <w:rPr>
                <w:lang w:eastAsia="ko-KR"/>
              </w:rPr>
              <w:tab/>
              <w:t>This band is subject to IMD5 also which MSD is not specified.</w:t>
            </w:r>
          </w:p>
        </w:tc>
      </w:tr>
    </w:tbl>
    <w:p w14:paraId="43872A73" w14:textId="77777777" w:rsidR="00967CEA" w:rsidRPr="007968C4" w:rsidRDefault="00967CEA" w:rsidP="00967CEA">
      <w:pPr>
        <w:rPr>
          <w:lang w:val="en-US"/>
        </w:rPr>
      </w:pPr>
    </w:p>
    <w:p w14:paraId="760AA938" w14:textId="77777777" w:rsidR="00F8277A" w:rsidRDefault="00F8277A" w:rsidP="00AC4AB0">
      <w:pPr>
        <w:rPr>
          <w:b/>
          <w:color w:val="0070C0"/>
          <w:sz w:val="32"/>
          <w:szCs w:val="32"/>
        </w:rPr>
      </w:pPr>
    </w:p>
    <w:p w14:paraId="76BE0658" w14:textId="0E4065D4" w:rsidR="008A79F5" w:rsidRPr="00AB6990" w:rsidRDefault="008A79F5" w:rsidP="00AB6990">
      <w:pPr>
        <w:pStyle w:val="21"/>
      </w:pPr>
      <w:bookmarkStart w:id="266" w:name="_Toc136288261"/>
      <w:r w:rsidRPr="00AB6990">
        <w:t>5.</w:t>
      </w:r>
      <w:r>
        <w:t>22</w:t>
      </w:r>
      <w:r w:rsidRPr="00AB6990">
        <w:tab/>
        <w:t>CA_n70-n71-n77</w:t>
      </w:r>
      <w:bookmarkEnd w:id="266"/>
    </w:p>
    <w:p w14:paraId="7306472A" w14:textId="41D3F706" w:rsidR="008A79F5" w:rsidRPr="0073594C" w:rsidRDefault="008A79F5" w:rsidP="008A79F5">
      <w:pPr>
        <w:pStyle w:val="31"/>
        <w:rPr>
          <w:lang w:val="en-US"/>
        </w:rPr>
      </w:pPr>
      <w:bookmarkStart w:id="267" w:name="_Toc136288262"/>
      <w:r>
        <w:t>5.22</w:t>
      </w:r>
      <w:r w:rsidRPr="0073594C">
        <w:t>.1</w:t>
      </w:r>
      <w:r w:rsidRPr="0073594C">
        <w:tab/>
      </w:r>
      <w:r w:rsidRPr="00AB6990">
        <w:t>Common for 1 band UL and 2 bands UL CA</w:t>
      </w:r>
      <w:bookmarkEnd w:id="267"/>
    </w:p>
    <w:p w14:paraId="52E5175C" w14:textId="701C3126" w:rsidR="008A79F5" w:rsidRPr="0073594C" w:rsidRDefault="008A79F5" w:rsidP="008A79F5">
      <w:pPr>
        <w:pStyle w:val="41"/>
        <w:rPr>
          <w:lang w:val="en-US" w:eastAsia="ja-JP"/>
        </w:rPr>
      </w:pPr>
      <w:bookmarkStart w:id="268" w:name="_Toc136288263"/>
      <w:r>
        <w:t>5.22</w:t>
      </w:r>
      <w:r w:rsidRPr="0073594C">
        <w:t>.1.1</w:t>
      </w:r>
      <w:r w:rsidRPr="0073594C">
        <w:tab/>
      </w:r>
      <w:r w:rsidRPr="0073594C">
        <w:rPr>
          <w:rFonts w:cs="Arial"/>
          <w:lang w:eastAsia="zh-CN"/>
        </w:rPr>
        <w:t>Operating bands for CA</w:t>
      </w:r>
      <w:bookmarkEnd w:id="268"/>
    </w:p>
    <w:p w14:paraId="39BDFD10" w14:textId="185BE48F" w:rsidR="008A79F5" w:rsidRPr="0073594C" w:rsidRDefault="008A79F5" w:rsidP="008A79F5">
      <w:pPr>
        <w:pStyle w:val="TH"/>
        <w:rPr>
          <w:color w:val="000000"/>
          <w:lang w:val="en-US"/>
        </w:rPr>
      </w:pPr>
      <w:r w:rsidRPr="0073594C">
        <w:rPr>
          <w:color w:val="000000"/>
          <w:lang w:val="en-US"/>
        </w:rPr>
        <w:t xml:space="preserve">Table </w:t>
      </w:r>
      <w:r>
        <w:rPr>
          <w:color w:val="000000"/>
          <w:lang w:val="en-US" w:eastAsia="zh-CN"/>
        </w:rPr>
        <w:t>5.22</w:t>
      </w:r>
      <w:r w:rsidRPr="0073594C">
        <w:rPr>
          <w:color w:val="000000"/>
          <w:lang w:val="en-US"/>
        </w:rPr>
        <w:t>.1.</w:t>
      </w:r>
      <w:r w:rsidRPr="0073594C">
        <w:rPr>
          <w:color w:val="000000"/>
          <w:lang w:val="en-US" w:eastAsia="zh-CN"/>
        </w:rPr>
        <w:t>1</w:t>
      </w:r>
      <w:r w:rsidRPr="0073594C">
        <w:rPr>
          <w:color w:val="000000"/>
          <w:lang w:val="en-US"/>
        </w:rPr>
        <w:t xml:space="preserve">-1: </w:t>
      </w:r>
      <w:r w:rsidRPr="0073594C">
        <w:rPr>
          <w:color w:val="000000"/>
        </w:rPr>
        <w:t>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8A79F5" w:rsidRPr="0073594C" w14:paraId="797A4A77" w14:textId="77777777" w:rsidTr="00BC1FE2">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48A22415" w14:textId="77777777" w:rsidR="008A79F5" w:rsidRPr="0073594C" w:rsidRDefault="008A79F5" w:rsidP="00BC1FE2">
            <w:pPr>
              <w:keepNext/>
              <w:keepLines/>
              <w:spacing w:after="0"/>
              <w:jc w:val="center"/>
              <w:rPr>
                <w:rFonts w:ascii="Arial" w:hAnsi="Arial"/>
                <w:b/>
                <w:color w:val="000000"/>
                <w:sz w:val="18"/>
              </w:rPr>
            </w:pPr>
            <w:r w:rsidRPr="0073594C">
              <w:rPr>
                <w:rFonts w:ascii="Arial" w:hAnsi="Arial"/>
                <w:b/>
                <w:color w:val="000000"/>
                <w:sz w:val="18"/>
                <w:lang w:eastAsia="zh-CN"/>
              </w:rPr>
              <w:t>NR</w:t>
            </w:r>
            <w:r w:rsidRPr="0073594C">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0F4F083B" w14:textId="77777777" w:rsidR="008A79F5" w:rsidRPr="0073594C" w:rsidRDefault="008A79F5" w:rsidP="00BC1FE2">
            <w:pPr>
              <w:keepNext/>
              <w:keepLines/>
              <w:spacing w:after="0"/>
              <w:jc w:val="center"/>
              <w:rPr>
                <w:rFonts w:ascii="Arial" w:hAnsi="Arial"/>
                <w:b/>
                <w:color w:val="000000"/>
                <w:sz w:val="18"/>
              </w:rPr>
            </w:pPr>
            <w:r w:rsidRPr="0073594C">
              <w:rPr>
                <w:rFonts w:ascii="Arial" w:hAnsi="Arial"/>
                <w:b/>
                <w:color w:val="000000"/>
                <w:sz w:val="18"/>
                <w:lang w:eastAsia="zh-CN"/>
              </w:rPr>
              <w:t>NR</w:t>
            </w:r>
            <w:r w:rsidRPr="0073594C">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65FB87AA" w14:textId="77777777" w:rsidR="008A79F5" w:rsidRPr="0073594C" w:rsidRDefault="008A79F5" w:rsidP="00BC1FE2">
            <w:pPr>
              <w:keepNext/>
              <w:keepLines/>
              <w:spacing w:after="0"/>
              <w:jc w:val="center"/>
              <w:rPr>
                <w:rFonts w:ascii="Arial" w:hAnsi="Arial"/>
                <w:b/>
                <w:color w:val="000000"/>
                <w:sz w:val="18"/>
              </w:rPr>
            </w:pPr>
            <w:r w:rsidRPr="0073594C">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D90627D" w14:textId="77777777" w:rsidR="008A79F5" w:rsidRPr="0073594C" w:rsidRDefault="008A79F5" w:rsidP="00BC1FE2">
            <w:pPr>
              <w:keepNext/>
              <w:keepLines/>
              <w:spacing w:after="0"/>
              <w:jc w:val="center"/>
              <w:rPr>
                <w:rFonts w:ascii="Arial" w:hAnsi="Arial"/>
                <w:b/>
                <w:color w:val="000000"/>
                <w:sz w:val="18"/>
              </w:rPr>
            </w:pPr>
            <w:r w:rsidRPr="0073594C">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71F5E88" w14:textId="77777777" w:rsidR="008A79F5" w:rsidRPr="0073594C" w:rsidRDefault="008A79F5" w:rsidP="00BC1FE2">
            <w:pPr>
              <w:keepNext/>
              <w:keepLines/>
              <w:spacing w:after="0"/>
              <w:jc w:val="center"/>
              <w:rPr>
                <w:rFonts w:ascii="Arial" w:hAnsi="Arial"/>
                <w:b/>
                <w:color w:val="000000"/>
                <w:sz w:val="18"/>
              </w:rPr>
            </w:pPr>
            <w:r w:rsidRPr="0073594C">
              <w:rPr>
                <w:rFonts w:ascii="Arial" w:hAnsi="Arial"/>
                <w:b/>
                <w:color w:val="000000"/>
                <w:sz w:val="18"/>
              </w:rPr>
              <w:t>Duplex Mode</w:t>
            </w:r>
          </w:p>
        </w:tc>
      </w:tr>
      <w:tr w:rsidR="008A79F5" w:rsidRPr="0073594C" w14:paraId="16224E30" w14:textId="77777777" w:rsidTr="00BC1FE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87A6DF" w14:textId="77777777" w:rsidR="008A79F5" w:rsidRPr="0073594C" w:rsidRDefault="008A79F5" w:rsidP="00BC1FE2">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19ABBA" w14:textId="77777777" w:rsidR="008A79F5" w:rsidRPr="0073594C" w:rsidRDefault="008A79F5" w:rsidP="00BC1FE2">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1DDDBEF" w14:textId="77777777" w:rsidR="008A79F5" w:rsidRPr="0073594C" w:rsidRDefault="008A79F5" w:rsidP="00BC1FE2">
            <w:pPr>
              <w:keepNext/>
              <w:keepLines/>
              <w:spacing w:after="0"/>
              <w:jc w:val="center"/>
              <w:rPr>
                <w:rFonts w:ascii="Arial" w:hAnsi="Arial"/>
                <w:b/>
                <w:color w:val="000000"/>
                <w:sz w:val="18"/>
              </w:rPr>
            </w:pPr>
            <w:r w:rsidRPr="0073594C">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74B1FBD" w14:textId="77777777" w:rsidR="008A79F5" w:rsidRPr="0073594C" w:rsidRDefault="008A79F5" w:rsidP="00BC1FE2">
            <w:pPr>
              <w:keepNext/>
              <w:keepLines/>
              <w:spacing w:after="0"/>
              <w:jc w:val="center"/>
              <w:rPr>
                <w:rFonts w:ascii="Arial" w:hAnsi="Arial"/>
                <w:b/>
                <w:color w:val="000000"/>
                <w:sz w:val="18"/>
              </w:rPr>
            </w:pPr>
            <w:r w:rsidRPr="0073594C">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0D6D2D" w14:textId="77777777" w:rsidR="008A79F5" w:rsidRPr="0073594C" w:rsidRDefault="008A79F5" w:rsidP="00BC1FE2">
            <w:pPr>
              <w:spacing w:after="0"/>
              <w:rPr>
                <w:rFonts w:ascii="Arial" w:hAnsi="Arial"/>
                <w:b/>
                <w:color w:val="000000"/>
                <w:sz w:val="18"/>
              </w:rPr>
            </w:pPr>
          </w:p>
        </w:tc>
      </w:tr>
      <w:tr w:rsidR="008A79F5" w:rsidRPr="0073594C" w14:paraId="7B6F51B4" w14:textId="77777777" w:rsidTr="00BC1FE2">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1E3E10" w14:textId="77777777" w:rsidR="008A79F5" w:rsidRPr="0073594C" w:rsidRDefault="008A79F5" w:rsidP="00BC1FE2">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3FAF3F" w14:textId="77777777" w:rsidR="008A79F5" w:rsidRPr="0073594C" w:rsidRDefault="008A79F5" w:rsidP="00BC1FE2">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4232F002" w14:textId="77777777" w:rsidR="008A79F5" w:rsidRPr="0073594C" w:rsidRDefault="008A79F5" w:rsidP="00BC1FE2">
            <w:pPr>
              <w:keepNext/>
              <w:keepLines/>
              <w:spacing w:after="0"/>
              <w:jc w:val="center"/>
              <w:rPr>
                <w:rFonts w:ascii="Arial" w:hAnsi="Arial"/>
                <w:b/>
                <w:color w:val="000000"/>
                <w:sz w:val="18"/>
              </w:rPr>
            </w:pPr>
            <w:r w:rsidRPr="0073594C">
              <w:rPr>
                <w:rFonts w:ascii="Arial" w:hAnsi="Arial"/>
                <w:b/>
                <w:color w:val="000000"/>
                <w:sz w:val="18"/>
              </w:rPr>
              <w:t>F</w:t>
            </w:r>
            <w:r w:rsidRPr="0073594C">
              <w:rPr>
                <w:rFonts w:ascii="Arial" w:hAnsi="Arial"/>
                <w:b/>
                <w:color w:val="000000"/>
                <w:sz w:val="18"/>
                <w:vertAlign w:val="subscript"/>
              </w:rPr>
              <w:t>UL_low</w:t>
            </w:r>
            <w:r w:rsidRPr="0073594C">
              <w:rPr>
                <w:rFonts w:ascii="Arial" w:hAnsi="Arial"/>
                <w:b/>
                <w:color w:val="000000"/>
                <w:sz w:val="18"/>
              </w:rPr>
              <w:t xml:space="preserve">  –  F</w:t>
            </w:r>
            <w:r w:rsidRPr="0073594C">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372E5AB0" w14:textId="77777777" w:rsidR="008A79F5" w:rsidRPr="0073594C" w:rsidRDefault="008A79F5" w:rsidP="00BC1FE2">
            <w:pPr>
              <w:keepNext/>
              <w:keepLines/>
              <w:spacing w:after="0"/>
              <w:jc w:val="center"/>
              <w:rPr>
                <w:rFonts w:ascii="Arial" w:hAnsi="Arial"/>
                <w:b/>
                <w:color w:val="000000"/>
                <w:sz w:val="18"/>
              </w:rPr>
            </w:pPr>
            <w:r w:rsidRPr="0073594C">
              <w:rPr>
                <w:rFonts w:ascii="Arial" w:hAnsi="Arial"/>
                <w:b/>
                <w:color w:val="000000"/>
                <w:sz w:val="18"/>
              </w:rPr>
              <w:t>F</w:t>
            </w:r>
            <w:r w:rsidRPr="0073594C">
              <w:rPr>
                <w:rFonts w:ascii="Arial" w:hAnsi="Arial"/>
                <w:b/>
                <w:color w:val="000000"/>
                <w:sz w:val="18"/>
                <w:vertAlign w:val="subscript"/>
              </w:rPr>
              <w:t>DL_low</w:t>
            </w:r>
            <w:r w:rsidRPr="0073594C">
              <w:rPr>
                <w:rFonts w:ascii="Arial" w:hAnsi="Arial"/>
                <w:b/>
                <w:color w:val="000000"/>
                <w:sz w:val="18"/>
              </w:rPr>
              <w:t xml:space="preserve">  –  F</w:t>
            </w:r>
            <w:r w:rsidRPr="0073594C">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59E33D" w14:textId="77777777" w:rsidR="008A79F5" w:rsidRPr="0073594C" w:rsidRDefault="008A79F5" w:rsidP="00BC1FE2">
            <w:pPr>
              <w:spacing w:after="0"/>
              <w:rPr>
                <w:rFonts w:ascii="Arial" w:hAnsi="Arial"/>
                <w:b/>
                <w:color w:val="000000"/>
                <w:sz w:val="18"/>
              </w:rPr>
            </w:pPr>
          </w:p>
        </w:tc>
      </w:tr>
      <w:tr w:rsidR="008A79F5" w:rsidRPr="0073594C" w14:paraId="0071D8D3" w14:textId="77777777" w:rsidTr="00BC1FE2">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789E6F95" w14:textId="77777777" w:rsidR="008A79F5" w:rsidRPr="0073594C" w:rsidRDefault="008A79F5" w:rsidP="00BC1FE2">
            <w:pPr>
              <w:keepNext/>
              <w:keepLines/>
              <w:spacing w:after="0"/>
              <w:jc w:val="center"/>
              <w:rPr>
                <w:rFonts w:ascii="Arial" w:hAnsi="Arial"/>
                <w:color w:val="000000"/>
                <w:sz w:val="18"/>
                <w:lang w:eastAsia="zh-CN"/>
              </w:rPr>
            </w:pPr>
            <w:r w:rsidRPr="0073594C">
              <w:rPr>
                <w:rFonts w:ascii="Arial" w:eastAsia="宋体" w:hAnsi="Arial"/>
                <w:color w:val="000000"/>
                <w:sz w:val="18"/>
                <w:lang w:eastAsia="zh-CN"/>
              </w:rPr>
              <w:t>CA_n70-n71-n77</w:t>
            </w:r>
          </w:p>
        </w:tc>
        <w:tc>
          <w:tcPr>
            <w:tcW w:w="1067" w:type="dxa"/>
            <w:tcBorders>
              <w:top w:val="single" w:sz="4" w:space="0" w:color="auto"/>
              <w:left w:val="single" w:sz="4" w:space="0" w:color="auto"/>
              <w:bottom w:val="single" w:sz="4" w:space="0" w:color="auto"/>
              <w:right w:val="single" w:sz="4" w:space="0" w:color="auto"/>
            </w:tcBorders>
            <w:vAlign w:val="center"/>
            <w:hideMark/>
          </w:tcPr>
          <w:p w14:paraId="712B9772" w14:textId="77777777" w:rsidR="008A79F5" w:rsidRPr="0073594C" w:rsidRDefault="008A79F5" w:rsidP="00BC1FE2">
            <w:pPr>
              <w:keepNext/>
              <w:keepLines/>
              <w:spacing w:after="0"/>
              <w:jc w:val="center"/>
              <w:rPr>
                <w:rFonts w:ascii="Arial" w:hAnsi="Arial"/>
                <w:color w:val="000000"/>
                <w:sz w:val="18"/>
              </w:rPr>
            </w:pPr>
            <w:r w:rsidRPr="0073594C">
              <w:rPr>
                <w:rFonts w:ascii="Arial" w:hAnsi="Arial"/>
                <w:color w:val="000000"/>
                <w:sz w:val="18"/>
              </w:rPr>
              <w:t>n70</w:t>
            </w:r>
          </w:p>
        </w:tc>
        <w:tc>
          <w:tcPr>
            <w:tcW w:w="1212" w:type="dxa"/>
            <w:tcBorders>
              <w:top w:val="single" w:sz="4" w:space="0" w:color="auto"/>
              <w:left w:val="single" w:sz="4" w:space="0" w:color="auto"/>
              <w:bottom w:val="single" w:sz="4" w:space="0" w:color="auto"/>
              <w:right w:val="single" w:sz="4" w:space="0" w:color="auto"/>
            </w:tcBorders>
            <w:hideMark/>
          </w:tcPr>
          <w:p w14:paraId="305DD50B" w14:textId="77777777" w:rsidR="008A79F5" w:rsidRPr="0073594C" w:rsidRDefault="008A79F5" w:rsidP="00BC1FE2">
            <w:pPr>
              <w:keepNext/>
              <w:keepLines/>
              <w:spacing w:after="0"/>
              <w:jc w:val="right"/>
              <w:rPr>
                <w:rFonts w:ascii="Arial" w:hAnsi="Arial" w:cs="Arial"/>
                <w:color w:val="000000"/>
                <w:sz w:val="18"/>
                <w:lang w:eastAsia="zh-CN"/>
              </w:rPr>
            </w:pPr>
            <w:r w:rsidRPr="0073594C">
              <w:rPr>
                <w:rFonts w:ascii="Arial" w:hAnsi="Arial" w:cs="Arial"/>
                <w:sz w:val="18"/>
                <w:lang w:val="en-US" w:eastAsia="zh-CN"/>
              </w:rPr>
              <w:t>1695 MHz</w:t>
            </w:r>
          </w:p>
        </w:tc>
        <w:tc>
          <w:tcPr>
            <w:tcW w:w="317" w:type="dxa"/>
            <w:tcBorders>
              <w:top w:val="single" w:sz="4" w:space="0" w:color="auto"/>
              <w:left w:val="single" w:sz="4" w:space="0" w:color="auto"/>
              <w:bottom w:val="single" w:sz="4" w:space="0" w:color="auto"/>
              <w:right w:val="single" w:sz="4" w:space="0" w:color="auto"/>
            </w:tcBorders>
            <w:hideMark/>
          </w:tcPr>
          <w:p w14:paraId="1AC2DEBD" w14:textId="77777777" w:rsidR="008A79F5" w:rsidRPr="0073594C" w:rsidRDefault="008A79F5" w:rsidP="00BC1FE2">
            <w:pPr>
              <w:keepNext/>
              <w:keepLines/>
              <w:spacing w:after="0"/>
              <w:jc w:val="center"/>
              <w:rPr>
                <w:rFonts w:ascii="Arial" w:hAnsi="Arial" w:cs="Arial"/>
                <w:color w:val="000000"/>
                <w:sz w:val="18"/>
              </w:rPr>
            </w:pPr>
            <w:r w:rsidRPr="0073594C">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40E7C709" w14:textId="77777777" w:rsidR="008A79F5" w:rsidRPr="0073594C" w:rsidRDefault="008A79F5" w:rsidP="00BC1FE2">
            <w:pPr>
              <w:keepNext/>
              <w:keepLines/>
              <w:spacing w:after="0"/>
              <w:rPr>
                <w:rFonts w:ascii="Arial" w:hAnsi="Arial" w:cs="Arial"/>
                <w:color w:val="000000"/>
                <w:sz w:val="18"/>
                <w:lang w:eastAsia="zh-CN"/>
              </w:rPr>
            </w:pPr>
            <w:r w:rsidRPr="0073594C">
              <w:rPr>
                <w:rFonts w:ascii="Arial" w:hAnsi="Arial" w:cs="Arial"/>
                <w:sz w:val="18"/>
                <w:lang w:val="en-US" w:eastAsia="zh-CN"/>
              </w:rPr>
              <w:t>1710 MHz</w:t>
            </w:r>
          </w:p>
        </w:tc>
        <w:tc>
          <w:tcPr>
            <w:tcW w:w="1210" w:type="dxa"/>
            <w:tcBorders>
              <w:top w:val="single" w:sz="4" w:space="0" w:color="auto"/>
              <w:left w:val="single" w:sz="4" w:space="0" w:color="auto"/>
              <w:bottom w:val="single" w:sz="4" w:space="0" w:color="auto"/>
              <w:right w:val="single" w:sz="4" w:space="0" w:color="auto"/>
            </w:tcBorders>
            <w:hideMark/>
          </w:tcPr>
          <w:p w14:paraId="16CB7DF6" w14:textId="77777777" w:rsidR="008A79F5" w:rsidRPr="0073594C" w:rsidRDefault="008A79F5" w:rsidP="00BC1FE2">
            <w:pPr>
              <w:keepNext/>
              <w:keepLines/>
              <w:spacing w:after="0"/>
              <w:jc w:val="right"/>
              <w:rPr>
                <w:rFonts w:ascii="Arial" w:hAnsi="Arial" w:cs="Arial"/>
                <w:color w:val="000000"/>
                <w:sz w:val="18"/>
                <w:lang w:eastAsia="zh-CN"/>
              </w:rPr>
            </w:pPr>
            <w:r w:rsidRPr="0073594C">
              <w:rPr>
                <w:rFonts w:ascii="Arial" w:hAnsi="Arial" w:cs="Arial"/>
                <w:sz w:val="18"/>
                <w:lang w:val="en-US" w:eastAsia="zh-CN"/>
              </w:rPr>
              <w:t>1995 MHz</w:t>
            </w:r>
          </w:p>
        </w:tc>
        <w:tc>
          <w:tcPr>
            <w:tcW w:w="317" w:type="dxa"/>
            <w:tcBorders>
              <w:top w:val="single" w:sz="4" w:space="0" w:color="auto"/>
              <w:left w:val="single" w:sz="4" w:space="0" w:color="auto"/>
              <w:bottom w:val="single" w:sz="4" w:space="0" w:color="auto"/>
              <w:right w:val="single" w:sz="4" w:space="0" w:color="auto"/>
            </w:tcBorders>
            <w:hideMark/>
          </w:tcPr>
          <w:p w14:paraId="17AC0A1B" w14:textId="77777777" w:rsidR="008A79F5" w:rsidRPr="0073594C" w:rsidRDefault="008A79F5" w:rsidP="00BC1FE2">
            <w:pPr>
              <w:keepNext/>
              <w:keepLines/>
              <w:spacing w:after="0"/>
              <w:jc w:val="center"/>
              <w:rPr>
                <w:rFonts w:ascii="Arial" w:hAnsi="Arial" w:cs="Arial"/>
                <w:color w:val="000000"/>
                <w:sz w:val="18"/>
              </w:rPr>
            </w:pPr>
            <w:r w:rsidRPr="0073594C">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3E0C6914" w14:textId="77777777" w:rsidR="008A79F5" w:rsidRPr="0073594C" w:rsidRDefault="008A79F5" w:rsidP="00BC1FE2">
            <w:pPr>
              <w:keepNext/>
              <w:keepLines/>
              <w:spacing w:after="0"/>
              <w:rPr>
                <w:rFonts w:ascii="Arial" w:hAnsi="Arial" w:cs="Arial"/>
                <w:color w:val="000000"/>
                <w:sz w:val="18"/>
                <w:lang w:eastAsia="zh-CN"/>
              </w:rPr>
            </w:pPr>
            <w:r w:rsidRPr="0073594C">
              <w:rPr>
                <w:rFonts w:ascii="Arial" w:hAnsi="Arial" w:cs="Arial"/>
                <w:sz w:val="18"/>
                <w:lang w:val="en-US" w:eastAsia="zh-CN"/>
              </w:rPr>
              <w:t>2020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D27F1BD" w14:textId="77777777" w:rsidR="008A79F5" w:rsidRPr="0073594C" w:rsidRDefault="008A79F5" w:rsidP="00BC1FE2">
            <w:pPr>
              <w:keepNext/>
              <w:keepLines/>
              <w:spacing w:after="0"/>
              <w:jc w:val="center"/>
              <w:rPr>
                <w:rFonts w:ascii="Arial" w:hAnsi="Arial"/>
                <w:color w:val="000000"/>
                <w:sz w:val="18"/>
                <w:lang w:eastAsia="zh-CN"/>
              </w:rPr>
            </w:pPr>
            <w:r w:rsidRPr="0073594C">
              <w:rPr>
                <w:rFonts w:ascii="Arial" w:hAnsi="Arial" w:cs="Arial"/>
                <w:sz w:val="18"/>
                <w:lang w:eastAsia="ja-JP"/>
              </w:rPr>
              <w:t>FDD</w:t>
            </w:r>
          </w:p>
        </w:tc>
      </w:tr>
      <w:tr w:rsidR="008A79F5" w:rsidRPr="0073594C" w14:paraId="65C30F9F" w14:textId="77777777" w:rsidTr="00BC1FE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97BF31" w14:textId="77777777" w:rsidR="008A79F5" w:rsidRPr="0073594C" w:rsidRDefault="008A79F5" w:rsidP="00BC1FE2">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1A8E788C" w14:textId="77777777" w:rsidR="008A79F5" w:rsidRPr="0073594C" w:rsidRDefault="008A79F5" w:rsidP="00BC1FE2">
            <w:pPr>
              <w:keepNext/>
              <w:keepLines/>
              <w:spacing w:after="0"/>
              <w:jc w:val="center"/>
              <w:rPr>
                <w:rFonts w:ascii="Arial" w:hAnsi="Arial"/>
                <w:color w:val="000000"/>
                <w:sz w:val="18"/>
              </w:rPr>
            </w:pPr>
            <w:r w:rsidRPr="0073594C">
              <w:rPr>
                <w:rFonts w:ascii="Arial" w:eastAsia="宋体" w:hAnsi="Arial"/>
                <w:color w:val="000000"/>
                <w:sz w:val="18"/>
                <w:lang w:eastAsia="zh-CN"/>
              </w:rPr>
              <w:t>n71</w:t>
            </w:r>
          </w:p>
        </w:tc>
        <w:tc>
          <w:tcPr>
            <w:tcW w:w="1212" w:type="dxa"/>
            <w:tcBorders>
              <w:top w:val="single" w:sz="4" w:space="0" w:color="auto"/>
              <w:left w:val="single" w:sz="4" w:space="0" w:color="auto"/>
              <w:bottom w:val="single" w:sz="4" w:space="0" w:color="auto"/>
              <w:right w:val="single" w:sz="4" w:space="0" w:color="auto"/>
            </w:tcBorders>
            <w:vAlign w:val="center"/>
          </w:tcPr>
          <w:p w14:paraId="66B3453F" w14:textId="77777777" w:rsidR="008A79F5" w:rsidRPr="0073594C" w:rsidRDefault="008A79F5" w:rsidP="00BC1FE2">
            <w:pPr>
              <w:keepNext/>
              <w:keepLines/>
              <w:spacing w:after="0"/>
              <w:jc w:val="right"/>
              <w:rPr>
                <w:rFonts w:ascii="Arial" w:hAnsi="Arial" w:cs="Arial"/>
                <w:color w:val="000000"/>
                <w:sz w:val="18"/>
                <w:lang w:eastAsia="zh-CN"/>
              </w:rPr>
            </w:pPr>
            <w:r w:rsidRPr="0073594C">
              <w:rPr>
                <w:rFonts w:ascii="Arial" w:hAnsi="Arial" w:cs="Arial"/>
                <w:sz w:val="18"/>
                <w:lang w:val="en-US" w:eastAsia="zh-CN"/>
              </w:rPr>
              <w:t>663 MHz</w:t>
            </w:r>
          </w:p>
        </w:tc>
        <w:tc>
          <w:tcPr>
            <w:tcW w:w="317" w:type="dxa"/>
            <w:tcBorders>
              <w:top w:val="single" w:sz="4" w:space="0" w:color="auto"/>
              <w:left w:val="single" w:sz="4" w:space="0" w:color="auto"/>
              <w:bottom w:val="single" w:sz="4" w:space="0" w:color="auto"/>
              <w:right w:val="single" w:sz="4" w:space="0" w:color="auto"/>
            </w:tcBorders>
            <w:vAlign w:val="center"/>
          </w:tcPr>
          <w:p w14:paraId="067474CB" w14:textId="77777777" w:rsidR="008A79F5" w:rsidRPr="0073594C" w:rsidRDefault="008A79F5" w:rsidP="00BC1FE2">
            <w:pPr>
              <w:keepNext/>
              <w:keepLines/>
              <w:spacing w:after="0"/>
              <w:jc w:val="center"/>
              <w:rPr>
                <w:rFonts w:ascii="Arial" w:hAnsi="Arial" w:cs="Arial"/>
                <w:color w:val="000000"/>
                <w:sz w:val="18"/>
              </w:rPr>
            </w:pPr>
            <w:r w:rsidRPr="0073594C">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3CB144F2" w14:textId="77777777" w:rsidR="008A79F5" w:rsidRPr="0073594C" w:rsidRDefault="008A79F5" w:rsidP="00BC1FE2">
            <w:pPr>
              <w:keepNext/>
              <w:keepLines/>
              <w:spacing w:after="0"/>
              <w:rPr>
                <w:rFonts w:ascii="Arial" w:hAnsi="Arial" w:cs="Arial"/>
                <w:color w:val="000000"/>
                <w:sz w:val="18"/>
                <w:lang w:eastAsia="zh-CN"/>
              </w:rPr>
            </w:pPr>
            <w:r w:rsidRPr="0073594C">
              <w:rPr>
                <w:rFonts w:ascii="Arial" w:hAnsi="Arial" w:cs="Arial"/>
                <w:sz w:val="18"/>
                <w:lang w:val="en-US" w:eastAsia="zh-CN"/>
              </w:rPr>
              <w:t>698 MHz</w:t>
            </w:r>
          </w:p>
        </w:tc>
        <w:tc>
          <w:tcPr>
            <w:tcW w:w="1210" w:type="dxa"/>
            <w:tcBorders>
              <w:top w:val="single" w:sz="4" w:space="0" w:color="auto"/>
              <w:left w:val="single" w:sz="4" w:space="0" w:color="auto"/>
              <w:bottom w:val="single" w:sz="4" w:space="0" w:color="auto"/>
              <w:right w:val="single" w:sz="4" w:space="0" w:color="auto"/>
            </w:tcBorders>
            <w:vAlign w:val="center"/>
          </w:tcPr>
          <w:p w14:paraId="77AED067" w14:textId="77777777" w:rsidR="008A79F5" w:rsidRPr="0073594C" w:rsidRDefault="008A79F5" w:rsidP="00BC1FE2">
            <w:pPr>
              <w:keepNext/>
              <w:keepLines/>
              <w:spacing w:after="0"/>
              <w:jc w:val="right"/>
              <w:rPr>
                <w:rFonts w:ascii="Arial" w:hAnsi="Arial" w:cs="Arial"/>
                <w:color w:val="000000"/>
                <w:sz w:val="18"/>
                <w:lang w:eastAsia="zh-CN"/>
              </w:rPr>
            </w:pPr>
            <w:r w:rsidRPr="0073594C">
              <w:rPr>
                <w:rFonts w:ascii="Arial" w:hAnsi="Arial" w:cs="Arial"/>
                <w:sz w:val="18"/>
                <w:lang w:val="en-US" w:eastAsia="zh-CN"/>
              </w:rPr>
              <w:t>617 MHz</w:t>
            </w:r>
          </w:p>
        </w:tc>
        <w:tc>
          <w:tcPr>
            <w:tcW w:w="317" w:type="dxa"/>
            <w:tcBorders>
              <w:top w:val="single" w:sz="4" w:space="0" w:color="auto"/>
              <w:left w:val="single" w:sz="4" w:space="0" w:color="auto"/>
              <w:bottom w:val="single" w:sz="4" w:space="0" w:color="auto"/>
              <w:right w:val="single" w:sz="4" w:space="0" w:color="auto"/>
            </w:tcBorders>
            <w:vAlign w:val="center"/>
          </w:tcPr>
          <w:p w14:paraId="087DED1E" w14:textId="77777777" w:rsidR="008A79F5" w:rsidRPr="0073594C" w:rsidRDefault="008A79F5" w:rsidP="00BC1FE2">
            <w:pPr>
              <w:keepNext/>
              <w:keepLines/>
              <w:spacing w:after="0"/>
              <w:jc w:val="right"/>
              <w:rPr>
                <w:rFonts w:ascii="Arial" w:hAnsi="Arial" w:cs="Arial"/>
                <w:color w:val="000000"/>
                <w:sz w:val="18"/>
                <w:lang w:eastAsia="zh-CN"/>
              </w:rPr>
            </w:pPr>
            <w:r w:rsidRPr="0073594C">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61FE4860" w14:textId="77777777" w:rsidR="008A79F5" w:rsidRPr="0073594C" w:rsidRDefault="008A79F5" w:rsidP="00BC1FE2">
            <w:pPr>
              <w:keepNext/>
              <w:keepLines/>
              <w:spacing w:after="0"/>
              <w:rPr>
                <w:rFonts w:ascii="Arial" w:hAnsi="Arial" w:cs="Arial"/>
                <w:color w:val="000000"/>
                <w:sz w:val="18"/>
                <w:lang w:eastAsia="zh-CN"/>
              </w:rPr>
            </w:pPr>
            <w:r w:rsidRPr="0073594C">
              <w:rPr>
                <w:rFonts w:ascii="Arial" w:hAnsi="Arial" w:cs="Arial"/>
                <w:sz w:val="18"/>
                <w:lang w:val="en-US" w:eastAsia="zh-CN"/>
              </w:rPr>
              <w:t>652 MHz</w:t>
            </w:r>
          </w:p>
        </w:tc>
        <w:tc>
          <w:tcPr>
            <w:tcW w:w="850" w:type="dxa"/>
            <w:tcBorders>
              <w:top w:val="single" w:sz="4" w:space="0" w:color="auto"/>
              <w:left w:val="single" w:sz="4" w:space="0" w:color="auto"/>
              <w:bottom w:val="single" w:sz="4" w:space="0" w:color="auto"/>
              <w:right w:val="single" w:sz="4" w:space="0" w:color="auto"/>
            </w:tcBorders>
            <w:vAlign w:val="center"/>
          </w:tcPr>
          <w:p w14:paraId="732B78B8" w14:textId="77777777" w:rsidR="008A79F5" w:rsidRPr="0073594C" w:rsidRDefault="008A79F5" w:rsidP="00BC1FE2">
            <w:pPr>
              <w:keepNext/>
              <w:keepLines/>
              <w:spacing w:after="0"/>
              <w:jc w:val="center"/>
              <w:rPr>
                <w:rFonts w:ascii="Arial" w:hAnsi="Arial"/>
                <w:color w:val="000000"/>
                <w:sz w:val="18"/>
                <w:lang w:eastAsia="zh-CN"/>
              </w:rPr>
            </w:pPr>
            <w:r w:rsidRPr="0073594C">
              <w:rPr>
                <w:rFonts w:ascii="Arial" w:hAnsi="Arial" w:cs="Arial"/>
                <w:sz w:val="18"/>
                <w:lang w:eastAsia="ja-JP"/>
              </w:rPr>
              <w:t>FDD</w:t>
            </w:r>
          </w:p>
        </w:tc>
      </w:tr>
      <w:tr w:rsidR="008A79F5" w:rsidRPr="0073594C" w14:paraId="05654D08" w14:textId="77777777" w:rsidTr="00BC1FE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3B2C71" w14:textId="77777777" w:rsidR="008A79F5" w:rsidRPr="0073594C" w:rsidRDefault="008A79F5" w:rsidP="00BC1FE2">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0424B130" w14:textId="77777777" w:rsidR="008A79F5" w:rsidRPr="0073594C" w:rsidRDefault="008A79F5" w:rsidP="00BC1FE2">
            <w:pPr>
              <w:keepNext/>
              <w:keepLines/>
              <w:spacing w:after="0"/>
              <w:jc w:val="center"/>
              <w:rPr>
                <w:rFonts w:ascii="Arial" w:hAnsi="Arial"/>
                <w:color w:val="000000"/>
                <w:sz w:val="18"/>
                <w:lang w:eastAsia="zh-CN"/>
              </w:rPr>
            </w:pPr>
            <w:r w:rsidRPr="0073594C">
              <w:rPr>
                <w:rFonts w:ascii="Arial" w:eastAsia="宋体" w:hAnsi="Arial" w:cs="Arial"/>
                <w:sz w:val="18"/>
                <w:lang w:val="en-US" w:eastAsia="zh-CN"/>
              </w:rPr>
              <w:t>n77</w:t>
            </w:r>
          </w:p>
        </w:tc>
        <w:tc>
          <w:tcPr>
            <w:tcW w:w="1212" w:type="dxa"/>
            <w:tcBorders>
              <w:top w:val="single" w:sz="4" w:space="0" w:color="auto"/>
              <w:left w:val="single" w:sz="4" w:space="0" w:color="auto"/>
              <w:bottom w:val="single" w:sz="4" w:space="0" w:color="auto"/>
              <w:right w:val="single" w:sz="4" w:space="0" w:color="auto"/>
            </w:tcBorders>
            <w:vAlign w:val="center"/>
          </w:tcPr>
          <w:p w14:paraId="0EAE3284" w14:textId="77777777" w:rsidR="008A79F5" w:rsidRPr="0073594C" w:rsidRDefault="008A79F5" w:rsidP="00BC1FE2">
            <w:pPr>
              <w:keepNext/>
              <w:keepLines/>
              <w:spacing w:after="0"/>
              <w:jc w:val="right"/>
              <w:rPr>
                <w:rFonts w:ascii="Arial" w:hAnsi="Arial" w:cs="Arial"/>
                <w:color w:val="000000"/>
                <w:sz w:val="18"/>
                <w:lang w:eastAsia="zh-CN"/>
              </w:rPr>
            </w:pPr>
            <w:r w:rsidRPr="0073594C">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4BD4AEA5" w14:textId="77777777" w:rsidR="008A79F5" w:rsidRPr="0073594C" w:rsidRDefault="008A79F5" w:rsidP="00BC1FE2">
            <w:pPr>
              <w:keepNext/>
              <w:keepLines/>
              <w:spacing w:after="0"/>
              <w:jc w:val="center"/>
              <w:rPr>
                <w:rFonts w:ascii="Arial" w:hAnsi="Arial" w:cs="Arial"/>
                <w:color w:val="000000"/>
                <w:sz w:val="18"/>
              </w:rPr>
            </w:pPr>
            <w:r w:rsidRPr="0073594C">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393CCEBA" w14:textId="77777777" w:rsidR="008A79F5" w:rsidRPr="0073594C" w:rsidRDefault="008A79F5" w:rsidP="00BC1FE2">
            <w:pPr>
              <w:keepNext/>
              <w:keepLines/>
              <w:spacing w:after="0"/>
              <w:rPr>
                <w:rFonts w:ascii="Arial" w:hAnsi="Arial" w:cs="Arial"/>
                <w:color w:val="000000"/>
                <w:sz w:val="18"/>
                <w:lang w:eastAsia="zh-CN"/>
              </w:rPr>
            </w:pPr>
            <w:r w:rsidRPr="0073594C">
              <w:rPr>
                <w:rFonts w:ascii="Arial" w:hAnsi="Arial" w:cs="Arial"/>
                <w:sz w:val="18"/>
                <w:lang w:val="en-US" w:eastAsia="zh-CN"/>
              </w:rPr>
              <w:t>4200 MHz</w:t>
            </w:r>
          </w:p>
        </w:tc>
        <w:tc>
          <w:tcPr>
            <w:tcW w:w="1210" w:type="dxa"/>
            <w:tcBorders>
              <w:top w:val="single" w:sz="4" w:space="0" w:color="auto"/>
              <w:left w:val="single" w:sz="4" w:space="0" w:color="auto"/>
              <w:bottom w:val="single" w:sz="4" w:space="0" w:color="auto"/>
              <w:right w:val="single" w:sz="4" w:space="0" w:color="auto"/>
            </w:tcBorders>
            <w:vAlign w:val="center"/>
          </w:tcPr>
          <w:p w14:paraId="6CD386CA" w14:textId="77777777" w:rsidR="008A79F5" w:rsidRPr="0073594C" w:rsidRDefault="008A79F5" w:rsidP="00BC1FE2">
            <w:pPr>
              <w:keepNext/>
              <w:keepLines/>
              <w:spacing w:after="0"/>
              <w:jc w:val="right"/>
              <w:rPr>
                <w:rFonts w:ascii="Arial" w:hAnsi="Arial" w:cs="Arial"/>
                <w:color w:val="000000"/>
                <w:sz w:val="18"/>
                <w:lang w:eastAsia="zh-CN"/>
              </w:rPr>
            </w:pPr>
            <w:r w:rsidRPr="0073594C">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09E6EFB1" w14:textId="77777777" w:rsidR="008A79F5" w:rsidRPr="0073594C" w:rsidRDefault="008A79F5" w:rsidP="00BC1FE2">
            <w:pPr>
              <w:keepNext/>
              <w:keepLines/>
              <w:spacing w:after="0"/>
              <w:jc w:val="center"/>
              <w:rPr>
                <w:rFonts w:ascii="Arial" w:hAnsi="Arial" w:cs="Arial"/>
                <w:color w:val="000000"/>
                <w:sz w:val="18"/>
              </w:rPr>
            </w:pPr>
            <w:r w:rsidRPr="0073594C">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7B8619F6" w14:textId="77777777" w:rsidR="008A79F5" w:rsidRPr="0073594C" w:rsidRDefault="008A79F5" w:rsidP="00BC1FE2">
            <w:pPr>
              <w:keepNext/>
              <w:keepLines/>
              <w:spacing w:after="0"/>
              <w:rPr>
                <w:rFonts w:ascii="Arial" w:hAnsi="Arial" w:cs="Arial"/>
                <w:color w:val="000000"/>
                <w:sz w:val="18"/>
                <w:lang w:eastAsia="zh-CN"/>
              </w:rPr>
            </w:pPr>
            <w:r w:rsidRPr="0073594C">
              <w:rPr>
                <w:rFonts w:ascii="Arial" w:hAnsi="Arial" w:cs="Arial"/>
                <w:sz w:val="18"/>
                <w:lang w:val="en-US" w:eastAsia="zh-CN"/>
              </w:rPr>
              <w:t>4200 MHz</w:t>
            </w:r>
          </w:p>
        </w:tc>
        <w:tc>
          <w:tcPr>
            <w:tcW w:w="850" w:type="dxa"/>
            <w:tcBorders>
              <w:top w:val="single" w:sz="4" w:space="0" w:color="auto"/>
              <w:left w:val="single" w:sz="4" w:space="0" w:color="auto"/>
              <w:bottom w:val="single" w:sz="4" w:space="0" w:color="auto"/>
              <w:right w:val="single" w:sz="4" w:space="0" w:color="auto"/>
            </w:tcBorders>
            <w:vAlign w:val="center"/>
          </w:tcPr>
          <w:p w14:paraId="629EE934" w14:textId="77777777" w:rsidR="008A79F5" w:rsidRPr="0073594C" w:rsidRDefault="008A79F5" w:rsidP="00BC1FE2">
            <w:pPr>
              <w:keepNext/>
              <w:keepLines/>
              <w:spacing w:after="0"/>
              <w:jc w:val="center"/>
              <w:rPr>
                <w:rFonts w:ascii="Arial" w:hAnsi="Arial" w:cs="Arial"/>
                <w:color w:val="000000"/>
                <w:sz w:val="18"/>
                <w:szCs w:val="18"/>
                <w:lang w:eastAsia="zh-CN"/>
              </w:rPr>
            </w:pPr>
            <w:r w:rsidRPr="0073594C">
              <w:rPr>
                <w:rFonts w:ascii="Arial" w:hAnsi="Arial" w:cs="Arial"/>
                <w:sz w:val="18"/>
                <w:lang w:eastAsia="ja-JP"/>
              </w:rPr>
              <w:t>TDD</w:t>
            </w:r>
          </w:p>
        </w:tc>
      </w:tr>
    </w:tbl>
    <w:p w14:paraId="1A48D6EB" w14:textId="77777777" w:rsidR="008A79F5" w:rsidRPr="0073594C" w:rsidRDefault="008A79F5" w:rsidP="008A79F5">
      <w:pPr>
        <w:rPr>
          <w:lang w:eastAsia="ko-KR"/>
        </w:rPr>
      </w:pPr>
    </w:p>
    <w:p w14:paraId="7769B2E2" w14:textId="15A6AEC5" w:rsidR="008A79F5" w:rsidRPr="0073594C" w:rsidRDefault="008A79F5" w:rsidP="008A79F5">
      <w:pPr>
        <w:pStyle w:val="41"/>
        <w:rPr>
          <w:lang w:val="en-US" w:eastAsia="ja-JP"/>
        </w:rPr>
      </w:pPr>
      <w:bookmarkStart w:id="269" w:name="_Toc136288264"/>
      <w:r>
        <w:rPr>
          <w:rFonts w:hint="eastAsia"/>
          <w:lang w:val="en-US" w:eastAsia="zh-CN"/>
        </w:rPr>
        <w:lastRenderedPageBreak/>
        <w:t>5.</w:t>
      </w:r>
      <w:r>
        <w:rPr>
          <w:lang w:val="en-US" w:eastAsia="zh-CN"/>
        </w:rPr>
        <w:t>22</w:t>
      </w:r>
      <w:r w:rsidRPr="0073594C">
        <w:rPr>
          <w:rFonts w:hint="eastAsia"/>
          <w:lang w:eastAsia="zh-CN"/>
        </w:rPr>
        <w:t>.</w:t>
      </w:r>
      <w:r w:rsidRPr="0073594C">
        <w:rPr>
          <w:lang w:eastAsia="zh-CN"/>
        </w:rPr>
        <w:t>1.2</w:t>
      </w:r>
      <w:r w:rsidRPr="0073594C">
        <w:rPr>
          <w:lang w:eastAsia="zh-CN"/>
        </w:rPr>
        <w:tab/>
        <w:t xml:space="preserve">Channel bandwidths per operating band for </w:t>
      </w:r>
      <w:r w:rsidRPr="0073594C">
        <w:rPr>
          <w:rFonts w:hint="eastAsia"/>
          <w:lang w:eastAsia="zh-CN"/>
        </w:rPr>
        <w:t>CA</w:t>
      </w:r>
      <w:bookmarkEnd w:id="269"/>
    </w:p>
    <w:p w14:paraId="2D008D2D" w14:textId="3964AC33" w:rsidR="008A79F5" w:rsidRPr="0073594C" w:rsidRDefault="008A79F5" w:rsidP="008A79F5">
      <w:pPr>
        <w:pStyle w:val="TH"/>
        <w:rPr>
          <w:rFonts w:cs="Arial"/>
          <w:lang w:val="en-US" w:eastAsia="zh-CN"/>
        </w:rPr>
      </w:pPr>
      <w:r w:rsidRPr="0073594C">
        <w:rPr>
          <w:rFonts w:cs="Arial"/>
        </w:rPr>
        <w:t xml:space="preserve">Table </w:t>
      </w:r>
      <w:r>
        <w:rPr>
          <w:rFonts w:cs="Arial" w:hint="eastAsia"/>
          <w:lang w:val="en-US" w:eastAsia="zh-CN"/>
        </w:rPr>
        <w:t>5.</w:t>
      </w:r>
      <w:r>
        <w:rPr>
          <w:rFonts w:cs="Arial"/>
          <w:lang w:val="en-US" w:eastAsia="zh-CN"/>
        </w:rPr>
        <w:t>22</w:t>
      </w:r>
      <w:r w:rsidRPr="0073594C">
        <w:rPr>
          <w:rFonts w:cs="Arial"/>
          <w:lang w:eastAsia="zh-CN"/>
        </w:rPr>
        <w:t>.1.2</w:t>
      </w:r>
      <w:r w:rsidRPr="0073594C">
        <w:rPr>
          <w:rFonts w:cs="Arial"/>
        </w:rPr>
        <w:t xml:space="preserve">-1: Supported </w:t>
      </w:r>
      <w:r w:rsidRPr="0073594C">
        <w:rPr>
          <w:rFonts w:cs="Arial"/>
          <w:lang w:eastAsia="ja-JP"/>
        </w:rPr>
        <w:t>b</w:t>
      </w:r>
      <w:r w:rsidRPr="0073594C">
        <w:rPr>
          <w:rFonts w:cs="Arial"/>
        </w:rPr>
        <w:t xml:space="preserve">andwidths per </w:t>
      </w:r>
      <w:r w:rsidRPr="0073594C">
        <w:rPr>
          <w:rFonts w:cs="Arial"/>
          <w:lang w:val="en-US" w:eastAsia="zh-CN"/>
        </w:rPr>
        <w:t>CA</w:t>
      </w:r>
      <w:r w:rsidRPr="0073594C">
        <w:rPr>
          <w:rFonts w:cs="Arial"/>
          <w:lang w:eastAsia="zh-CN"/>
        </w:rPr>
        <w:t xml:space="preserve"> band combination of </w:t>
      </w:r>
      <w:r w:rsidRPr="0073594C">
        <w:rPr>
          <w:rFonts w:cs="Arial"/>
          <w:lang w:val="en-US" w:eastAsia="zh-CN"/>
        </w:rPr>
        <w:t>band n70+n71+n77</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8A79F5" w:rsidRPr="0073594C" w14:paraId="386A81E7" w14:textId="77777777" w:rsidTr="00BC1FE2">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0934C19B" w14:textId="77777777" w:rsidR="008A79F5" w:rsidRPr="0073594C" w:rsidRDefault="008A79F5" w:rsidP="00BC1FE2">
            <w:pPr>
              <w:pStyle w:val="TAH"/>
              <w:overflowPunct w:val="0"/>
              <w:autoSpaceDE w:val="0"/>
              <w:autoSpaceDN w:val="0"/>
              <w:adjustRightInd w:val="0"/>
              <w:rPr>
                <w:szCs w:val="18"/>
                <w:lang w:eastAsia="zh-CN"/>
              </w:rPr>
            </w:pPr>
            <w:r w:rsidRPr="0073594C">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47F40B02" w14:textId="77777777" w:rsidR="008A79F5" w:rsidRPr="0073594C" w:rsidRDefault="008A79F5" w:rsidP="00BC1FE2">
            <w:pPr>
              <w:pStyle w:val="TAH"/>
              <w:overflowPunct w:val="0"/>
              <w:autoSpaceDE w:val="0"/>
              <w:autoSpaceDN w:val="0"/>
              <w:adjustRightInd w:val="0"/>
              <w:rPr>
                <w:szCs w:val="18"/>
                <w:lang w:eastAsia="zh-CN"/>
              </w:rPr>
            </w:pPr>
            <w:r w:rsidRPr="0073594C">
              <w:t>Uplink CA configuration</w:t>
            </w:r>
            <w:r w:rsidRPr="0073594C">
              <w:rPr>
                <w:rFonts w:hint="eastAsia"/>
                <w:lang w:eastAsia="zh-CN"/>
              </w:rPr>
              <w:t xml:space="preserve"> </w:t>
            </w:r>
            <w:r w:rsidRPr="0073594C">
              <w:t>or single uplink carrier</w:t>
            </w:r>
          </w:p>
        </w:tc>
        <w:tc>
          <w:tcPr>
            <w:tcW w:w="730" w:type="dxa"/>
            <w:tcBorders>
              <w:left w:val="single" w:sz="4" w:space="0" w:color="auto"/>
              <w:right w:val="single" w:sz="4" w:space="0" w:color="auto"/>
            </w:tcBorders>
            <w:vAlign w:val="center"/>
          </w:tcPr>
          <w:p w14:paraId="7857324D" w14:textId="77777777" w:rsidR="008A79F5" w:rsidRPr="0073594C" w:rsidRDefault="008A79F5" w:rsidP="00BC1FE2">
            <w:pPr>
              <w:pStyle w:val="TAH"/>
              <w:overflowPunct w:val="0"/>
              <w:autoSpaceDE w:val="0"/>
              <w:autoSpaceDN w:val="0"/>
              <w:adjustRightInd w:val="0"/>
              <w:rPr>
                <w:szCs w:val="18"/>
                <w:lang w:val="en-US" w:eastAsia="zh-CN"/>
              </w:rPr>
            </w:pPr>
            <w:r w:rsidRPr="0073594C">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431A75D" w14:textId="77777777" w:rsidR="008A79F5" w:rsidRPr="0073594C" w:rsidRDefault="008A79F5" w:rsidP="00BC1FE2">
            <w:pPr>
              <w:pStyle w:val="TAH"/>
              <w:overflowPunct w:val="0"/>
              <w:autoSpaceDE w:val="0"/>
              <w:autoSpaceDN w:val="0"/>
              <w:adjustRightInd w:val="0"/>
              <w:rPr>
                <w:rFonts w:cs="Arial"/>
                <w:szCs w:val="18"/>
                <w:lang w:val="en-US" w:eastAsia="zh-CN" w:bidi="ar"/>
              </w:rPr>
            </w:pPr>
            <w:r w:rsidRPr="0073594C">
              <w:rPr>
                <w:rFonts w:hint="eastAsia"/>
                <w:lang w:eastAsia="zh-CN"/>
              </w:rPr>
              <w:t>C</w:t>
            </w:r>
            <w:r w:rsidRPr="0073594C">
              <w:rPr>
                <w:lang w:eastAsia="zh-CN"/>
              </w:rPr>
              <w:t xml:space="preserve">hannel bandwidth </w:t>
            </w:r>
            <w:r w:rsidRPr="0073594C">
              <w:rPr>
                <w:rFonts w:hint="eastAsia"/>
                <w:lang w:eastAsia="zh-CN"/>
              </w:rPr>
              <w:t>(</w:t>
            </w:r>
            <w:r w:rsidRPr="0073594C">
              <w:rPr>
                <w:lang w:eastAsia="zh-CN"/>
              </w:rPr>
              <w:t>MHz)</w:t>
            </w:r>
          </w:p>
        </w:tc>
        <w:tc>
          <w:tcPr>
            <w:tcW w:w="1360" w:type="dxa"/>
            <w:tcBorders>
              <w:left w:val="single" w:sz="4" w:space="0" w:color="auto"/>
              <w:bottom w:val="nil"/>
              <w:right w:val="single" w:sz="4" w:space="0" w:color="auto"/>
            </w:tcBorders>
            <w:shd w:val="clear" w:color="auto" w:fill="auto"/>
            <w:vAlign w:val="center"/>
          </w:tcPr>
          <w:p w14:paraId="3FEE6A22" w14:textId="77777777" w:rsidR="008A79F5" w:rsidRPr="0073594C" w:rsidRDefault="008A79F5" w:rsidP="00BC1FE2">
            <w:pPr>
              <w:pStyle w:val="TAH"/>
              <w:overflowPunct w:val="0"/>
              <w:autoSpaceDE w:val="0"/>
              <w:autoSpaceDN w:val="0"/>
              <w:adjustRightInd w:val="0"/>
              <w:rPr>
                <w:szCs w:val="18"/>
                <w:lang w:val="en-US" w:eastAsia="zh-CN"/>
              </w:rPr>
            </w:pPr>
            <w:r w:rsidRPr="0073594C">
              <w:t>Bandwidth combination set</w:t>
            </w:r>
          </w:p>
        </w:tc>
      </w:tr>
      <w:tr w:rsidR="008A79F5" w:rsidRPr="0073594C" w14:paraId="6E3E514C" w14:textId="77777777" w:rsidTr="00BC1FE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0655CE" w14:textId="77777777" w:rsidR="008A79F5" w:rsidRPr="0073594C" w:rsidRDefault="008A79F5" w:rsidP="00BC1FE2">
            <w:pPr>
              <w:keepNext/>
              <w:keepLines/>
              <w:spacing w:after="0"/>
              <w:jc w:val="center"/>
              <w:rPr>
                <w:rFonts w:ascii="Arial" w:eastAsia="宋体" w:hAnsi="Arial" w:cs="Arial"/>
                <w:sz w:val="18"/>
                <w:szCs w:val="18"/>
                <w:lang w:val="en-US" w:eastAsia="zh-CN"/>
              </w:rPr>
            </w:pPr>
            <w:r w:rsidRPr="0073594C">
              <w:rPr>
                <w:rFonts w:ascii="Arial" w:hAnsi="Arial" w:cs="Arial"/>
                <w:sz w:val="18"/>
                <w:szCs w:val="18"/>
              </w:rPr>
              <w:t>CA_n70A-n71A-n77A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16A657" w14:textId="77777777" w:rsidR="008A79F5" w:rsidRPr="0073594C" w:rsidRDefault="008A79F5" w:rsidP="00BC1FE2">
            <w:pPr>
              <w:pStyle w:val="TAC"/>
              <w:overflowPunct w:val="0"/>
              <w:autoSpaceDE w:val="0"/>
              <w:autoSpaceDN w:val="0"/>
              <w:adjustRightInd w:val="0"/>
              <w:rPr>
                <w:rFonts w:cs="Arial"/>
                <w:szCs w:val="18"/>
                <w:lang w:val="en-US" w:eastAsia="zh-CN"/>
              </w:rPr>
            </w:pPr>
            <w:r w:rsidRPr="0073594C">
              <w:rPr>
                <w:rFonts w:cs="Arial"/>
                <w:szCs w:val="18"/>
                <w:lang w:val="en-US" w:eastAsia="zh-CN"/>
              </w:rPr>
              <w:t>CA_n70A-n71A</w:t>
            </w:r>
          </w:p>
          <w:p w14:paraId="06F81DAB" w14:textId="77777777" w:rsidR="008A79F5" w:rsidRPr="0073594C" w:rsidRDefault="008A79F5" w:rsidP="00BC1FE2">
            <w:pPr>
              <w:pStyle w:val="TAC"/>
              <w:overflowPunct w:val="0"/>
              <w:autoSpaceDE w:val="0"/>
              <w:autoSpaceDN w:val="0"/>
              <w:adjustRightInd w:val="0"/>
              <w:rPr>
                <w:rFonts w:cs="Arial"/>
                <w:szCs w:val="18"/>
                <w:lang w:val="en-US" w:eastAsia="zh-CN"/>
              </w:rPr>
            </w:pPr>
            <w:r w:rsidRPr="0073594C">
              <w:rPr>
                <w:rFonts w:cs="Arial"/>
                <w:szCs w:val="18"/>
                <w:lang w:val="en-US" w:eastAsia="zh-CN"/>
              </w:rPr>
              <w:t>CA_n70A-n77A</w:t>
            </w:r>
          </w:p>
        </w:tc>
        <w:tc>
          <w:tcPr>
            <w:tcW w:w="730" w:type="dxa"/>
            <w:tcBorders>
              <w:left w:val="single" w:sz="4" w:space="0" w:color="auto"/>
              <w:right w:val="single" w:sz="4" w:space="0" w:color="auto"/>
            </w:tcBorders>
            <w:vAlign w:val="center"/>
          </w:tcPr>
          <w:p w14:paraId="7796D63A" w14:textId="77777777" w:rsidR="008A79F5" w:rsidRPr="0073594C" w:rsidRDefault="008A79F5" w:rsidP="00BC1FE2">
            <w:pPr>
              <w:pStyle w:val="TAC"/>
              <w:overflowPunct w:val="0"/>
              <w:autoSpaceDE w:val="0"/>
              <w:autoSpaceDN w:val="0"/>
              <w:adjustRightInd w:val="0"/>
              <w:rPr>
                <w:rFonts w:cs="Arial"/>
                <w:szCs w:val="18"/>
                <w:lang w:val="en-US" w:eastAsia="zh-CN"/>
              </w:rPr>
            </w:pPr>
            <w:r w:rsidRPr="0073594C">
              <w:rPr>
                <w:rFonts w:cs="Arial"/>
                <w:color w:val="000000"/>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70A5563E" w14:textId="77777777" w:rsidR="008A79F5" w:rsidRPr="0073594C" w:rsidRDefault="008A79F5" w:rsidP="00BC1FE2">
            <w:pPr>
              <w:keepNext/>
              <w:keepLines/>
              <w:overflowPunct w:val="0"/>
              <w:autoSpaceDE w:val="0"/>
              <w:autoSpaceDN w:val="0"/>
              <w:adjustRightInd w:val="0"/>
              <w:spacing w:after="0"/>
              <w:jc w:val="center"/>
              <w:textAlignment w:val="bottom"/>
              <w:rPr>
                <w:rFonts w:ascii="Arial" w:hAnsi="Arial" w:cs="Arial"/>
                <w:szCs w:val="18"/>
                <w:lang w:val="en-US" w:eastAsia="zh-CN"/>
              </w:rPr>
            </w:pPr>
            <w:r w:rsidRPr="0073594C">
              <w:rPr>
                <w:rFonts w:ascii="Arial" w:hAnsi="Arial" w:cs="Arial"/>
                <w:sz w:val="18"/>
                <w:szCs w:val="18"/>
              </w:rPr>
              <w:t>5, 10, 15, 20, 25</w:t>
            </w:r>
          </w:p>
        </w:tc>
        <w:tc>
          <w:tcPr>
            <w:tcW w:w="1360" w:type="dxa"/>
            <w:tcBorders>
              <w:left w:val="single" w:sz="4" w:space="0" w:color="auto"/>
              <w:bottom w:val="nil"/>
              <w:right w:val="single" w:sz="4" w:space="0" w:color="auto"/>
            </w:tcBorders>
            <w:shd w:val="clear" w:color="auto" w:fill="auto"/>
            <w:vAlign w:val="center"/>
          </w:tcPr>
          <w:p w14:paraId="11EA8D60" w14:textId="77777777" w:rsidR="008A79F5" w:rsidRPr="0073594C" w:rsidRDefault="008A79F5" w:rsidP="00BC1FE2">
            <w:pPr>
              <w:pStyle w:val="TAC"/>
              <w:overflowPunct w:val="0"/>
              <w:autoSpaceDE w:val="0"/>
              <w:autoSpaceDN w:val="0"/>
              <w:adjustRightInd w:val="0"/>
              <w:rPr>
                <w:szCs w:val="18"/>
                <w:lang w:val="en-US" w:eastAsia="zh-CN"/>
              </w:rPr>
            </w:pPr>
            <w:r w:rsidRPr="0073594C">
              <w:rPr>
                <w:rFonts w:hint="eastAsia"/>
                <w:szCs w:val="18"/>
                <w:lang w:val="en-US" w:eastAsia="zh-CN"/>
              </w:rPr>
              <w:t>0</w:t>
            </w:r>
          </w:p>
        </w:tc>
      </w:tr>
      <w:tr w:rsidR="008A79F5" w:rsidRPr="0073594C" w14:paraId="023F6C0E" w14:textId="77777777" w:rsidTr="00BC1FE2">
        <w:trPr>
          <w:trHeight w:val="187"/>
        </w:trPr>
        <w:tc>
          <w:tcPr>
            <w:tcW w:w="1983" w:type="dxa"/>
            <w:tcBorders>
              <w:top w:val="nil"/>
              <w:left w:val="single" w:sz="4" w:space="0" w:color="auto"/>
              <w:bottom w:val="nil"/>
              <w:right w:val="single" w:sz="4" w:space="0" w:color="auto"/>
            </w:tcBorders>
            <w:shd w:val="clear" w:color="auto" w:fill="auto"/>
            <w:vAlign w:val="center"/>
          </w:tcPr>
          <w:p w14:paraId="67C1BE01" w14:textId="77777777" w:rsidR="008A79F5" w:rsidRPr="0073594C" w:rsidRDefault="008A79F5" w:rsidP="00BC1FE2">
            <w:pPr>
              <w:pStyle w:val="TAC"/>
              <w:overflowPunct w:val="0"/>
              <w:autoSpaceDE w:val="0"/>
              <w:autoSpaceDN w:val="0"/>
              <w:adjustRightInd w:val="0"/>
              <w:jc w:val="left"/>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EA30DB3" w14:textId="77777777" w:rsidR="008A79F5" w:rsidRPr="0073594C" w:rsidRDefault="008A79F5" w:rsidP="00BC1FE2">
            <w:pPr>
              <w:pStyle w:val="TAC"/>
              <w:overflowPunct w:val="0"/>
              <w:autoSpaceDE w:val="0"/>
              <w:autoSpaceDN w:val="0"/>
              <w:adjustRightInd w:val="0"/>
              <w:rPr>
                <w:rFonts w:cs="Arial"/>
                <w:szCs w:val="18"/>
                <w:lang w:val="en-US" w:eastAsia="zh-CN"/>
              </w:rPr>
            </w:pPr>
            <w:r w:rsidRPr="0073594C">
              <w:rPr>
                <w:rFonts w:cs="Arial"/>
                <w:szCs w:val="18"/>
                <w:lang w:val="en-US" w:eastAsia="zh-CN"/>
              </w:rPr>
              <w:t>CA_n71A-n77A</w:t>
            </w:r>
          </w:p>
        </w:tc>
        <w:tc>
          <w:tcPr>
            <w:tcW w:w="730" w:type="dxa"/>
            <w:tcBorders>
              <w:left w:val="single" w:sz="4" w:space="0" w:color="auto"/>
              <w:right w:val="single" w:sz="4" w:space="0" w:color="auto"/>
            </w:tcBorders>
            <w:vAlign w:val="center"/>
          </w:tcPr>
          <w:p w14:paraId="20513DA2" w14:textId="77777777" w:rsidR="008A79F5" w:rsidRPr="0073594C" w:rsidRDefault="008A79F5" w:rsidP="00BC1FE2">
            <w:pPr>
              <w:pStyle w:val="TAC"/>
              <w:overflowPunct w:val="0"/>
              <w:autoSpaceDE w:val="0"/>
              <w:autoSpaceDN w:val="0"/>
              <w:adjustRightInd w:val="0"/>
              <w:rPr>
                <w:rFonts w:cs="Arial"/>
                <w:szCs w:val="18"/>
                <w:lang w:val="en-US" w:eastAsia="zh-CN"/>
              </w:rPr>
            </w:pPr>
            <w:r w:rsidRPr="0073594C">
              <w:rPr>
                <w:rFonts w:eastAsia="宋体" w:cs="Arial"/>
                <w:color w:val="000000"/>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7B62CC4" w14:textId="77777777" w:rsidR="008A79F5" w:rsidRPr="0073594C" w:rsidRDefault="008A79F5" w:rsidP="00BC1FE2">
            <w:pPr>
              <w:keepNext/>
              <w:keepLines/>
              <w:overflowPunct w:val="0"/>
              <w:autoSpaceDE w:val="0"/>
              <w:autoSpaceDN w:val="0"/>
              <w:adjustRightInd w:val="0"/>
              <w:spacing w:after="0"/>
              <w:jc w:val="center"/>
              <w:textAlignment w:val="bottom"/>
              <w:rPr>
                <w:rFonts w:ascii="Arial" w:hAnsi="Arial" w:cs="Arial"/>
                <w:szCs w:val="18"/>
                <w:lang w:val="en-US" w:eastAsia="zh-CN"/>
              </w:rPr>
            </w:pPr>
            <w:r w:rsidRPr="0073594C">
              <w:rPr>
                <w:rFonts w:ascii="Arial" w:hAnsi="Arial" w:cs="Arial"/>
                <w:sz w:val="18"/>
                <w:szCs w:val="18"/>
              </w:rPr>
              <w:t>5, 10, 15, 20</w:t>
            </w:r>
          </w:p>
        </w:tc>
        <w:tc>
          <w:tcPr>
            <w:tcW w:w="1360" w:type="dxa"/>
            <w:tcBorders>
              <w:top w:val="nil"/>
              <w:left w:val="single" w:sz="4" w:space="0" w:color="auto"/>
              <w:bottom w:val="nil"/>
              <w:right w:val="single" w:sz="4" w:space="0" w:color="auto"/>
            </w:tcBorders>
            <w:shd w:val="clear" w:color="auto" w:fill="auto"/>
            <w:vAlign w:val="center"/>
          </w:tcPr>
          <w:p w14:paraId="52E04EE4" w14:textId="77777777" w:rsidR="008A79F5" w:rsidRPr="0073594C" w:rsidRDefault="008A79F5" w:rsidP="00BC1FE2">
            <w:pPr>
              <w:pStyle w:val="TAC"/>
              <w:overflowPunct w:val="0"/>
              <w:autoSpaceDE w:val="0"/>
              <w:autoSpaceDN w:val="0"/>
              <w:adjustRightInd w:val="0"/>
              <w:rPr>
                <w:szCs w:val="18"/>
                <w:lang w:val="en-US" w:eastAsia="zh-CN"/>
              </w:rPr>
            </w:pPr>
          </w:p>
        </w:tc>
      </w:tr>
      <w:tr w:rsidR="008A79F5" w:rsidRPr="0073594C" w14:paraId="3BD72507" w14:textId="77777777" w:rsidTr="00BC1FE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2105CA" w14:textId="77777777" w:rsidR="008A79F5" w:rsidRPr="0073594C" w:rsidRDefault="008A79F5" w:rsidP="00BC1FE2">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E7F2C5" w14:textId="77777777" w:rsidR="008A79F5" w:rsidRPr="0073594C" w:rsidRDefault="008A79F5" w:rsidP="00BC1FE2">
            <w:pPr>
              <w:pStyle w:val="TAC"/>
              <w:overflowPunct w:val="0"/>
              <w:autoSpaceDE w:val="0"/>
              <w:autoSpaceDN w:val="0"/>
              <w:adjustRightInd w:val="0"/>
              <w:jc w:val="left"/>
              <w:rPr>
                <w:rFonts w:cs="Arial"/>
                <w:szCs w:val="18"/>
                <w:lang w:val="en-US" w:eastAsia="zh-CN"/>
              </w:rPr>
            </w:pPr>
          </w:p>
        </w:tc>
        <w:tc>
          <w:tcPr>
            <w:tcW w:w="730" w:type="dxa"/>
            <w:tcBorders>
              <w:left w:val="single" w:sz="4" w:space="0" w:color="auto"/>
              <w:right w:val="single" w:sz="4" w:space="0" w:color="auto"/>
            </w:tcBorders>
            <w:vAlign w:val="center"/>
          </w:tcPr>
          <w:p w14:paraId="1C595EFD" w14:textId="77777777" w:rsidR="008A79F5" w:rsidRPr="0073594C" w:rsidRDefault="008A79F5" w:rsidP="00BC1FE2">
            <w:pPr>
              <w:pStyle w:val="TAC"/>
              <w:overflowPunct w:val="0"/>
              <w:autoSpaceDE w:val="0"/>
              <w:autoSpaceDN w:val="0"/>
              <w:adjustRightInd w:val="0"/>
              <w:rPr>
                <w:rFonts w:cs="Arial"/>
                <w:szCs w:val="18"/>
                <w:lang w:val="en-US" w:eastAsia="zh-CN"/>
              </w:rPr>
            </w:pPr>
            <w:r w:rsidRPr="0073594C">
              <w:rPr>
                <w:rFonts w:cs="Arial"/>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B9DC735" w14:textId="77777777" w:rsidR="008A79F5" w:rsidRPr="0073594C" w:rsidRDefault="008A79F5" w:rsidP="00BC1FE2">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73594C">
              <w:rPr>
                <w:rFonts w:ascii="Arial" w:hAnsi="Arial" w:cs="Arial"/>
                <w:sz w:val="18"/>
                <w:szCs w:val="18"/>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F0180A" w14:textId="77777777" w:rsidR="008A79F5" w:rsidRPr="0073594C" w:rsidRDefault="008A79F5" w:rsidP="00BC1FE2">
            <w:pPr>
              <w:pStyle w:val="TAC"/>
              <w:overflowPunct w:val="0"/>
              <w:autoSpaceDE w:val="0"/>
              <w:autoSpaceDN w:val="0"/>
              <w:adjustRightInd w:val="0"/>
              <w:rPr>
                <w:szCs w:val="18"/>
                <w:lang w:val="en-US" w:eastAsia="zh-CN"/>
              </w:rPr>
            </w:pPr>
          </w:p>
        </w:tc>
      </w:tr>
    </w:tbl>
    <w:p w14:paraId="47B45EE0" w14:textId="77777777" w:rsidR="008A79F5" w:rsidRPr="0073594C" w:rsidRDefault="008A79F5" w:rsidP="008A79F5">
      <w:pPr>
        <w:pStyle w:val="EditorsNote"/>
        <w:overflowPunct w:val="0"/>
        <w:autoSpaceDE w:val="0"/>
        <w:autoSpaceDN w:val="0"/>
        <w:adjustRightInd w:val="0"/>
        <w:ind w:left="284" w:firstLine="0"/>
        <w:textAlignment w:val="baseline"/>
        <w:rPr>
          <w:rFonts w:eastAsia="Times New Roman"/>
          <w:lang w:eastAsia="en-GB"/>
        </w:rPr>
      </w:pPr>
      <w:r w:rsidRPr="0073594C">
        <w:rPr>
          <w:rFonts w:eastAsia="Times New Roman"/>
          <w:lang w:val="en-US" w:eastAsia="zh-CN"/>
        </w:rPr>
        <w:t xml:space="preserve"> </w:t>
      </w:r>
    </w:p>
    <w:p w14:paraId="6DA88F57" w14:textId="7D2F433B" w:rsidR="008A79F5" w:rsidRPr="0073594C" w:rsidRDefault="008A79F5" w:rsidP="008A79F5">
      <w:pPr>
        <w:pStyle w:val="41"/>
        <w:rPr>
          <w:lang w:val="en-US" w:eastAsia="ja-JP"/>
        </w:rPr>
      </w:pPr>
      <w:bookmarkStart w:id="270" w:name="_Toc136288265"/>
      <w:r>
        <w:t>5.22</w:t>
      </w:r>
      <w:r w:rsidRPr="0073594C">
        <w:t>.1.3</w:t>
      </w:r>
      <w:r w:rsidRPr="0073594C">
        <w:tab/>
      </w:r>
      <w:r w:rsidRPr="0073594C">
        <w:rPr>
          <w:rFonts w:cs="Arial"/>
          <w:szCs w:val="22"/>
          <w:lang w:val="en-US" w:eastAsia="zh-CN"/>
        </w:rPr>
        <w:t>∆T</w:t>
      </w:r>
      <w:r w:rsidRPr="0073594C">
        <w:rPr>
          <w:rFonts w:cs="Arial"/>
          <w:szCs w:val="22"/>
          <w:vertAlign w:val="subscript"/>
          <w:lang w:val="en-US" w:eastAsia="zh-CN"/>
        </w:rPr>
        <w:t>IB</w:t>
      </w:r>
      <w:r w:rsidRPr="0073594C">
        <w:rPr>
          <w:rFonts w:cs="Arial" w:hint="eastAsia"/>
          <w:szCs w:val="22"/>
          <w:vertAlign w:val="subscript"/>
          <w:lang w:val="en-US" w:eastAsia="zh-CN"/>
        </w:rPr>
        <w:t>,c</w:t>
      </w:r>
      <w:r w:rsidRPr="0073594C">
        <w:rPr>
          <w:rFonts w:cs="Arial"/>
          <w:szCs w:val="22"/>
          <w:lang w:val="en-US" w:eastAsia="zh-CN"/>
        </w:rPr>
        <w:t xml:space="preserve"> and ∆R</w:t>
      </w:r>
      <w:r w:rsidRPr="0073594C">
        <w:rPr>
          <w:rFonts w:cs="Arial"/>
          <w:szCs w:val="22"/>
          <w:vertAlign w:val="subscript"/>
          <w:lang w:val="en-US" w:eastAsia="zh-CN"/>
        </w:rPr>
        <w:t>IB</w:t>
      </w:r>
      <w:r w:rsidRPr="0073594C">
        <w:rPr>
          <w:rFonts w:cs="Arial" w:hint="eastAsia"/>
          <w:szCs w:val="22"/>
          <w:vertAlign w:val="subscript"/>
          <w:lang w:val="en-US" w:eastAsia="zh-CN"/>
        </w:rPr>
        <w:t>,c</w:t>
      </w:r>
      <w:r w:rsidRPr="0073594C">
        <w:rPr>
          <w:rFonts w:cs="Arial"/>
          <w:szCs w:val="22"/>
          <w:lang w:val="en-US" w:eastAsia="zh-CN"/>
        </w:rPr>
        <w:t xml:space="preserve"> values</w:t>
      </w:r>
      <w:bookmarkEnd w:id="270"/>
    </w:p>
    <w:p w14:paraId="768FDFE2" w14:textId="77777777" w:rsidR="008A79F5" w:rsidRPr="0073594C" w:rsidRDefault="008A79F5" w:rsidP="008A79F5">
      <w:r w:rsidRPr="0073594C">
        <w:t xml:space="preserve">For </w:t>
      </w:r>
      <w:r w:rsidRPr="0073594C">
        <w:rPr>
          <w:lang w:val="en-US" w:eastAsia="zh-CN"/>
        </w:rPr>
        <w:t>CA_n70-n71-n77</w:t>
      </w:r>
      <w:r w:rsidRPr="0073594C">
        <w:t>, the</w:t>
      </w:r>
      <w:r w:rsidRPr="0073594C">
        <w:rPr>
          <w:lang w:eastAsia="zh-CN"/>
        </w:rPr>
        <w:t xml:space="preserve"> </w:t>
      </w:r>
      <w:r w:rsidRPr="0073594C">
        <w:sym w:font="Symbol" w:char="F044"/>
      </w:r>
      <w:r w:rsidRPr="0073594C">
        <w:t>T</w:t>
      </w:r>
      <w:r w:rsidRPr="0073594C">
        <w:rPr>
          <w:vertAlign w:val="subscript"/>
        </w:rPr>
        <w:t>IB,c</w:t>
      </w:r>
      <w:r w:rsidRPr="0073594C">
        <w:t xml:space="preserve"> and</w:t>
      </w:r>
      <w:r w:rsidRPr="0073594C">
        <w:rPr>
          <w:lang w:eastAsia="zh-CN"/>
        </w:rPr>
        <w:t xml:space="preserve"> </w:t>
      </w:r>
      <w:r w:rsidRPr="0073594C">
        <w:sym w:font="Symbol" w:char="F044"/>
      </w:r>
      <w:r w:rsidRPr="0073594C">
        <w:t>R</w:t>
      </w:r>
      <w:r w:rsidRPr="0073594C">
        <w:rPr>
          <w:vertAlign w:val="subscript"/>
        </w:rPr>
        <w:t>IB</w:t>
      </w:r>
      <w:r w:rsidRPr="0073594C">
        <w:rPr>
          <w:vertAlign w:val="subscript"/>
          <w:lang w:eastAsia="zh-CN"/>
        </w:rPr>
        <w:t>,c</w:t>
      </w:r>
      <w:r w:rsidRPr="0073594C">
        <w:t xml:space="preserve"> values are reused from CA_n2-n12-n77 and are given in the tables below.</w:t>
      </w:r>
    </w:p>
    <w:p w14:paraId="088CD4DF" w14:textId="0193822E" w:rsidR="008A79F5" w:rsidRPr="0073594C" w:rsidRDefault="008A79F5" w:rsidP="008A79F5">
      <w:pPr>
        <w:pStyle w:val="TH"/>
        <w:rPr>
          <w:rFonts w:cs="Arial"/>
        </w:rPr>
      </w:pPr>
      <w:r w:rsidRPr="0073594C">
        <w:rPr>
          <w:rFonts w:cs="Arial"/>
        </w:rPr>
        <w:t xml:space="preserve">Table </w:t>
      </w:r>
      <w:r>
        <w:rPr>
          <w:rFonts w:cs="Arial" w:hint="eastAsia"/>
          <w:lang w:val="en-US" w:eastAsia="zh-CN"/>
        </w:rPr>
        <w:t>5.</w:t>
      </w:r>
      <w:r>
        <w:rPr>
          <w:rFonts w:cs="Arial"/>
          <w:lang w:val="en-US" w:eastAsia="zh-CN"/>
        </w:rPr>
        <w:t>22</w:t>
      </w:r>
      <w:r w:rsidRPr="0073594C">
        <w:rPr>
          <w:rFonts w:cs="Arial"/>
        </w:rPr>
        <w:t>.</w:t>
      </w:r>
      <w:r w:rsidRPr="0073594C">
        <w:rPr>
          <w:rFonts w:cs="Arial"/>
          <w:lang w:val="en-US" w:eastAsia="zh-CN"/>
        </w:rPr>
        <w:t>1.</w:t>
      </w:r>
      <w:r w:rsidRPr="0073594C">
        <w:rPr>
          <w:rFonts w:cs="Arial"/>
        </w:rPr>
        <w:t>3</w:t>
      </w:r>
      <w:r w:rsidRPr="0073594C">
        <w:rPr>
          <w:rFonts w:cs="Arial"/>
          <w:lang w:eastAsia="zh-CN"/>
        </w:rPr>
        <w:t>-</w:t>
      </w:r>
      <w:r w:rsidRPr="0073594C">
        <w:rPr>
          <w:rFonts w:cs="Arial"/>
        </w:rPr>
        <w:t>1: ΔT</w:t>
      </w:r>
      <w:r w:rsidRPr="0073594C">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8A79F5" w:rsidRPr="0073594C" w14:paraId="3706FA5B" w14:textId="77777777" w:rsidTr="00BC1FE2">
        <w:trPr>
          <w:jc w:val="center"/>
        </w:trPr>
        <w:tc>
          <w:tcPr>
            <w:tcW w:w="2336" w:type="dxa"/>
            <w:vMerge w:val="restart"/>
            <w:tcBorders>
              <w:top w:val="single" w:sz="4" w:space="0" w:color="auto"/>
              <w:left w:val="single" w:sz="4" w:space="0" w:color="auto"/>
              <w:right w:val="single" w:sz="4" w:space="0" w:color="auto"/>
            </w:tcBorders>
          </w:tcPr>
          <w:p w14:paraId="1DCF148E" w14:textId="77777777" w:rsidR="008A79F5" w:rsidRPr="0073594C" w:rsidRDefault="008A79F5" w:rsidP="00BC1FE2">
            <w:pPr>
              <w:keepNext/>
              <w:keepLines/>
              <w:spacing w:after="0"/>
              <w:jc w:val="center"/>
              <w:rPr>
                <w:rFonts w:ascii="Arial" w:eastAsia="宋体" w:hAnsi="Arial"/>
                <w:b/>
                <w:color w:val="000000" w:themeColor="text1"/>
                <w:sz w:val="18"/>
              </w:rPr>
            </w:pPr>
            <w:r w:rsidRPr="0073594C">
              <w:rPr>
                <w:rFonts w:ascii="Arial" w:eastAsia="宋体" w:hAnsi="Arial"/>
                <w:b/>
                <w:color w:val="000000" w:themeColor="text1"/>
                <w:sz w:val="18"/>
              </w:rPr>
              <w:t xml:space="preserve">Inter-band </w:t>
            </w:r>
            <w:r w:rsidRPr="0073594C">
              <w:rPr>
                <w:rFonts w:ascii="Arial" w:eastAsia="宋体" w:hAnsi="Arial"/>
                <w:b/>
                <w:color w:val="000000" w:themeColor="text1"/>
                <w:sz w:val="18"/>
                <w:lang w:eastAsia="zh-CN"/>
              </w:rPr>
              <w:t>CA</w:t>
            </w:r>
            <w:r w:rsidRPr="0073594C">
              <w:rPr>
                <w:rFonts w:ascii="Arial" w:eastAsia="宋体" w:hAnsi="Arial"/>
                <w:b/>
                <w:color w:val="000000" w:themeColor="text1"/>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C543F23" w14:textId="77777777" w:rsidR="008A79F5" w:rsidRPr="0073594C" w:rsidRDefault="008A79F5" w:rsidP="00BC1FE2">
            <w:pPr>
              <w:keepNext/>
              <w:keepLines/>
              <w:spacing w:after="0"/>
              <w:jc w:val="center"/>
              <w:rPr>
                <w:rFonts w:ascii="Arial" w:eastAsia="宋体" w:hAnsi="Arial"/>
                <w:b/>
                <w:color w:val="000000" w:themeColor="text1"/>
                <w:sz w:val="18"/>
              </w:rPr>
            </w:pPr>
            <w:r w:rsidRPr="0073594C">
              <w:rPr>
                <w:rFonts w:ascii="Arial" w:eastAsia="宋体" w:hAnsi="Arial"/>
                <w:b/>
                <w:color w:val="000000" w:themeColor="text1"/>
                <w:sz w:val="18"/>
              </w:rPr>
              <w:t>ΔT</w:t>
            </w:r>
            <w:r w:rsidRPr="0073594C">
              <w:rPr>
                <w:rFonts w:ascii="Arial" w:eastAsia="宋体" w:hAnsi="Arial"/>
                <w:b/>
                <w:color w:val="000000" w:themeColor="text1"/>
                <w:sz w:val="18"/>
                <w:vertAlign w:val="subscript"/>
              </w:rPr>
              <w:t>IB,c</w:t>
            </w:r>
            <w:r w:rsidRPr="0073594C">
              <w:rPr>
                <w:rFonts w:ascii="Arial" w:eastAsia="宋体" w:hAnsi="Arial"/>
                <w:b/>
                <w:color w:val="000000" w:themeColor="text1"/>
                <w:sz w:val="18"/>
              </w:rPr>
              <w:t xml:space="preserve"> for NR bands (dB)</w:t>
            </w:r>
            <w:r w:rsidRPr="0073594C">
              <w:rPr>
                <w:rFonts w:ascii="Arial" w:eastAsia="宋体" w:hAnsi="Arial"/>
                <w:b/>
                <w:color w:val="000000" w:themeColor="text1"/>
                <w:sz w:val="18"/>
                <w:vertAlign w:val="superscript"/>
              </w:rPr>
              <w:t>*</w:t>
            </w:r>
          </w:p>
        </w:tc>
      </w:tr>
      <w:tr w:rsidR="008A79F5" w:rsidRPr="0073594C" w14:paraId="271C1222" w14:textId="77777777" w:rsidTr="00BC1FE2">
        <w:trPr>
          <w:jc w:val="center"/>
        </w:trPr>
        <w:tc>
          <w:tcPr>
            <w:tcW w:w="2336" w:type="dxa"/>
            <w:vMerge/>
            <w:tcBorders>
              <w:left w:val="single" w:sz="4" w:space="0" w:color="auto"/>
              <w:bottom w:val="single" w:sz="4" w:space="0" w:color="auto"/>
              <w:right w:val="single" w:sz="4" w:space="0" w:color="auto"/>
            </w:tcBorders>
          </w:tcPr>
          <w:p w14:paraId="21BF4A54" w14:textId="77777777" w:rsidR="008A79F5" w:rsidRPr="0073594C" w:rsidRDefault="008A79F5" w:rsidP="00BC1FE2">
            <w:pPr>
              <w:keepNext/>
              <w:keepLines/>
              <w:spacing w:after="0"/>
              <w:jc w:val="center"/>
              <w:rPr>
                <w:rFonts w:ascii="Arial" w:eastAsia="宋体"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293471E" w14:textId="77777777" w:rsidR="008A79F5" w:rsidRPr="0073594C" w:rsidRDefault="008A79F5" w:rsidP="00BC1FE2">
            <w:pPr>
              <w:keepNext/>
              <w:keepLines/>
              <w:spacing w:after="0"/>
              <w:jc w:val="center"/>
              <w:rPr>
                <w:rFonts w:ascii="Arial" w:eastAsia="宋体" w:hAnsi="Arial"/>
                <w:b/>
                <w:color w:val="000000" w:themeColor="text1"/>
                <w:sz w:val="18"/>
              </w:rPr>
            </w:pPr>
            <w:r w:rsidRPr="0073594C">
              <w:rPr>
                <w:rFonts w:ascii="Arial" w:eastAsia="宋体" w:hAnsi="Arial"/>
                <w:b/>
                <w:color w:val="000000" w:themeColor="text1"/>
                <w:sz w:val="18"/>
              </w:rPr>
              <w:t>Component band in order of bands in configuration</w:t>
            </w:r>
            <w:r w:rsidRPr="0073594C">
              <w:rPr>
                <w:rFonts w:ascii="Arial" w:eastAsia="宋体" w:hAnsi="Arial"/>
                <w:b/>
                <w:color w:val="000000" w:themeColor="text1"/>
                <w:sz w:val="18"/>
                <w:vertAlign w:val="superscript"/>
              </w:rPr>
              <w:t>**</w:t>
            </w:r>
          </w:p>
        </w:tc>
      </w:tr>
      <w:tr w:rsidR="008A79F5" w:rsidRPr="0073594C" w14:paraId="6ACE1F9D" w14:textId="77777777" w:rsidTr="00BC1FE2">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AF059B8" w14:textId="77777777" w:rsidR="008A79F5" w:rsidRPr="0073594C" w:rsidRDefault="008A79F5" w:rsidP="00BC1FE2">
            <w:pPr>
              <w:keepNext/>
              <w:keepLines/>
              <w:spacing w:after="0"/>
              <w:jc w:val="center"/>
              <w:rPr>
                <w:rFonts w:ascii="Arial" w:eastAsia="宋体" w:hAnsi="Arial"/>
                <w:color w:val="000000" w:themeColor="text1"/>
                <w:sz w:val="18"/>
                <w:lang w:val="en-US" w:eastAsia="zh-CN"/>
              </w:rPr>
            </w:pPr>
            <w:r w:rsidRPr="0073594C">
              <w:rPr>
                <w:rFonts w:ascii="Arial" w:eastAsia="宋体" w:hAnsi="Arial"/>
                <w:color w:val="000000"/>
                <w:sz w:val="18"/>
                <w:lang w:eastAsia="zh-CN"/>
              </w:rPr>
              <w:t>CA_n70-n71-n77</w:t>
            </w:r>
          </w:p>
        </w:tc>
        <w:tc>
          <w:tcPr>
            <w:tcW w:w="1968" w:type="dxa"/>
            <w:tcBorders>
              <w:top w:val="single" w:sz="4" w:space="0" w:color="auto"/>
              <w:left w:val="single" w:sz="4" w:space="0" w:color="auto"/>
              <w:bottom w:val="single" w:sz="4" w:space="0" w:color="auto"/>
              <w:right w:val="single" w:sz="4" w:space="0" w:color="auto"/>
            </w:tcBorders>
            <w:vAlign w:val="center"/>
          </w:tcPr>
          <w:p w14:paraId="71AEF0F6" w14:textId="77777777" w:rsidR="008A79F5" w:rsidRPr="0073594C" w:rsidRDefault="008A79F5" w:rsidP="00BC1FE2">
            <w:pPr>
              <w:keepNext/>
              <w:keepLines/>
              <w:spacing w:after="0"/>
              <w:jc w:val="center"/>
              <w:rPr>
                <w:rFonts w:ascii="Arial" w:eastAsia="宋体" w:hAnsi="Arial"/>
                <w:color w:val="000000" w:themeColor="text1"/>
                <w:sz w:val="18"/>
                <w:lang w:val="en-US" w:eastAsia="zh-CN"/>
              </w:rPr>
            </w:pPr>
            <w:r w:rsidRPr="0073594C">
              <w:rPr>
                <w:rFonts w:ascii="Arial" w:eastAsia="宋体" w:hAnsi="Arial"/>
                <w:color w:val="000000" w:themeColor="text1"/>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F5EF6CA" w14:textId="77777777" w:rsidR="008A79F5" w:rsidRPr="0073594C" w:rsidRDefault="008A79F5" w:rsidP="00BC1FE2">
            <w:pPr>
              <w:keepNext/>
              <w:keepLines/>
              <w:spacing w:after="0"/>
              <w:jc w:val="center"/>
              <w:rPr>
                <w:rFonts w:ascii="Arial" w:eastAsia="宋体" w:hAnsi="Arial"/>
                <w:color w:val="000000" w:themeColor="text1"/>
                <w:sz w:val="18"/>
                <w:lang w:val="en-US" w:eastAsia="zh-CN"/>
              </w:rPr>
            </w:pPr>
            <w:r w:rsidRPr="0073594C">
              <w:rPr>
                <w:rFonts w:ascii="Arial" w:eastAsia="宋体" w:hAnsi="Arial"/>
                <w:color w:val="000000" w:themeColor="text1"/>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92E931A" w14:textId="77777777" w:rsidR="008A79F5" w:rsidRPr="0073594C" w:rsidRDefault="008A79F5" w:rsidP="00BC1FE2">
            <w:pPr>
              <w:keepNext/>
              <w:keepLines/>
              <w:spacing w:after="0"/>
              <w:jc w:val="center"/>
              <w:rPr>
                <w:rFonts w:ascii="Arial" w:eastAsia="宋体" w:hAnsi="Arial"/>
                <w:color w:val="000000" w:themeColor="text1"/>
                <w:sz w:val="18"/>
                <w:lang w:val="en-US" w:eastAsia="zh-CN"/>
              </w:rPr>
            </w:pPr>
            <w:r w:rsidRPr="0073594C">
              <w:rPr>
                <w:rFonts w:ascii="Arial" w:eastAsia="宋体" w:hAnsi="Arial"/>
                <w:color w:val="000000" w:themeColor="text1"/>
                <w:sz w:val="18"/>
                <w:lang w:val="en-US" w:eastAsia="zh-CN"/>
              </w:rPr>
              <w:t>0.8</w:t>
            </w:r>
          </w:p>
        </w:tc>
      </w:tr>
      <w:tr w:rsidR="008A79F5" w:rsidRPr="0073594C" w14:paraId="4EC300DA" w14:textId="77777777" w:rsidTr="00BC1FE2">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009FBBB5" w14:textId="77777777" w:rsidR="008A79F5" w:rsidRPr="0073594C" w:rsidRDefault="008A79F5" w:rsidP="00BC1FE2">
            <w:pPr>
              <w:keepNext/>
              <w:keepLines/>
              <w:spacing w:after="0"/>
              <w:ind w:left="851" w:hanging="851"/>
              <w:rPr>
                <w:rFonts w:ascii="Arial" w:hAnsi="Arial"/>
                <w:color w:val="000000" w:themeColor="text1"/>
                <w:sz w:val="18"/>
                <w:lang w:eastAsia="ja-JP"/>
              </w:rPr>
            </w:pPr>
            <w:r w:rsidRPr="0073594C">
              <w:rPr>
                <w:rFonts w:ascii="Arial" w:hAnsi="Arial"/>
                <w:color w:val="000000" w:themeColor="text1"/>
                <w:sz w:val="18"/>
                <w:lang w:eastAsia="ja-JP"/>
              </w:rPr>
              <w:t>NOTE *:</w:t>
            </w:r>
            <w:r w:rsidRPr="0073594C">
              <w:rPr>
                <w:rFonts w:ascii="Arial" w:hAnsi="Arial"/>
                <w:color w:val="000000" w:themeColor="text1"/>
                <w:sz w:val="18"/>
                <w:lang w:eastAsia="ja-JP"/>
              </w:rPr>
              <w:tab/>
              <w:t>“-” denotes ΔT</w:t>
            </w:r>
            <w:r w:rsidRPr="0073594C">
              <w:rPr>
                <w:rFonts w:ascii="Arial" w:hAnsi="Arial"/>
                <w:color w:val="000000" w:themeColor="text1"/>
                <w:sz w:val="18"/>
                <w:vertAlign w:val="subscript"/>
                <w:lang w:eastAsia="ja-JP"/>
              </w:rPr>
              <w:t>IB,c</w:t>
            </w:r>
            <w:r w:rsidRPr="0073594C">
              <w:rPr>
                <w:rFonts w:ascii="Arial" w:hAnsi="Arial"/>
                <w:color w:val="000000" w:themeColor="text1"/>
                <w:sz w:val="18"/>
                <w:lang w:eastAsia="ja-JP"/>
              </w:rPr>
              <w:t xml:space="preserve"> = 0.</w:t>
            </w:r>
          </w:p>
          <w:p w14:paraId="0AF0B100" w14:textId="77777777" w:rsidR="008A79F5" w:rsidRPr="0073594C" w:rsidRDefault="008A79F5" w:rsidP="00BC1FE2">
            <w:pPr>
              <w:keepNext/>
              <w:keepLines/>
              <w:spacing w:after="0"/>
              <w:ind w:left="851" w:hanging="851"/>
              <w:rPr>
                <w:rFonts w:ascii="Arial" w:eastAsia="宋体" w:hAnsi="Arial" w:cs="Arial"/>
                <w:color w:val="000000" w:themeColor="text1"/>
                <w:sz w:val="18"/>
                <w:szCs w:val="22"/>
                <w:lang w:val="en-US" w:eastAsia="zh-CN"/>
              </w:rPr>
            </w:pPr>
            <w:r w:rsidRPr="0073594C">
              <w:rPr>
                <w:rFonts w:ascii="Arial" w:eastAsia="等线" w:hAnsi="Arial"/>
                <w:color w:val="000000" w:themeColor="text1"/>
                <w:sz w:val="18"/>
              </w:rPr>
              <w:t>NOTE **:</w:t>
            </w:r>
            <w:r w:rsidRPr="0073594C">
              <w:rPr>
                <w:rFonts w:ascii="Arial" w:eastAsia="等线" w:hAnsi="Arial"/>
                <w:color w:val="000000" w:themeColor="text1"/>
                <w:sz w:val="18"/>
              </w:rPr>
              <w:tab/>
              <w:t>The component band order in the configuration should be listed by the order of NR bands, such as for CA_n1-n3-n5 the band order from left to right is n1, n3 and n5.</w:t>
            </w:r>
          </w:p>
        </w:tc>
      </w:tr>
    </w:tbl>
    <w:p w14:paraId="2A0484D9" w14:textId="77777777" w:rsidR="008A79F5" w:rsidRPr="0073594C" w:rsidRDefault="008A79F5" w:rsidP="008A79F5">
      <w:pPr>
        <w:keepNext/>
        <w:keepLines/>
        <w:rPr>
          <w:rFonts w:ascii="Arial" w:hAnsi="Arial" w:cs="Arial"/>
        </w:rPr>
      </w:pPr>
    </w:p>
    <w:p w14:paraId="0A694C4E" w14:textId="143538C6" w:rsidR="008A79F5" w:rsidRPr="0073594C" w:rsidRDefault="008A79F5" w:rsidP="008A79F5">
      <w:pPr>
        <w:pStyle w:val="TH"/>
        <w:rPr>
          <w:rFonts w:cs="Arial"/>
          <w:lang w:eastAsia="zh-CN"/>
        </w:rPr>
      </w:pPr>
      <w:r w:rsidRPr="0073594C">
        <w:rPr>
          <w:rFonts w:cs="Arial"/>
        </w:rPr>
        <w:t xml:space="preserve">Table </w:t>
      </w:r>
      <w:r w:rsidRPr="0073594C">
        <w:rPr>
          <w:rFonts w:cs="Arial"/>
          <w:lang w:val="en-US" w:eastAsia="zh-CN"/>
        </w:rPr>
        <w:t>5</w:t>
      </w:r>
      <w:r w:rsidRPr="0073594C">
        <w:rPr>
          <w:rFonts w:cs="Arial"/>
        </w:rPr>
        <w:t>.</w:t>
      </w:r>
      <w:r>
        <w:rPr>
          <w:rFonts w:cs="Arial"/>
          <w:lang w:val="en-US" w:eastAsia="zh-CN"/>
        </w:rPr>
        <w:t>22</w:t>
      </w:r>
      <w:r w:rsidRPr="0073594C">
        <w:rPr>
          <w:rFonts w:cs="Arial"/>
          <w:lang w:val="en-US" w:eastAsia="zh-CN"/>
        </w:rPr>
        <w:t>.1.</w:t>
      </w:r>
      <w:r w:rsidRPr="0073594C">
        <w:rPr>
          <w:rFonts w:cs="Arial"/>
        </w:rPr>
        <w:t>3-2: ΔR</w:t>
      </w:r>
      <w:r w:rsidRPr="0073594C">
        <w:rPr>
          <w:rFonts w:cs="Arial"/>
          <w:vertAlign w:val="subscript"/>
        </w:rPr>
        <w:t>IB</w:t>
      </w:r>
      <w:r w:rsidRPr="0073594C">
        <w:rPr>
          <w:rFonts w:cs="Arial"/>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8A79F5" w:rsidRPr="0073594C" w14:paraId="6E3F97B9" w14:textId="77777777" w:rsidTr="00BC1FE2">
        <w:trPr>
          <w:trHeight w:val="187"/>
          <w:jc w:val="center"/>
        </w:trPr>
        <w:tc>
          <w:tcPr>
            <w:tcW w:w="1594" w:type="dxa"/>
            <w:vMerge w:val="restart"/>
          </w:tcPr>
          <w:p w14:paraId="04A10D27" w14:textId="77777777" w:rsidR="008A79F5" w:rsidRPr="0073594C" w:rsidRDefault="008A79F5" w:rsidP="00BC1FE2">
            <w:pPr>
              <w:keepNext/>
              <w:keepLines/>
              <w:spacing w:after="0"/>
              <w:jc w:val="center"/>
              <w:rPr>
                <w:rFonts w:ascii="Arial" w:eastAsia="等线" w:hAnsi="Arial"/>
                <w:b/>
                <w:color w:val="000000" w:themeColor="text1"/>
                <w:sz w:val="18"/>
              </w:rPr>
            </w:pPr>
            <w:r w:rsidRPr="0073594C">
              <w:rPr>
                <w:rFonts w:ascii="Arial" w:eastAsia="等线" w:hAnsi="Arial"/>
                <w:b/>
                <w:color w:val="000000" w:themeColor="text1"/>
                <w:sz w:val="18"/>
              </w:rPr>
              <w:t>Inter-band CA combination</w:t>
            </w:r>
          </w:p>
        </w:tc>
        <w:tc>
          <w:tcPr>
            <w:tcW w:w="5845" w:type="dxa"/>
            <w:gridSpan w:val="3"/>
            <w:vAlign w:val="center"/>
          </w:tcPr>
          <w:p w14:paraId="31824937" w14:textId="77777777" w:rsidR="008A79F5" w:rsidRPr="0073594C" w:rsidRDefault="008A79F5" w:rsidP="00BC1FE2">
            <w:pPr>
              <w:keepNext/>
              <w:keepLines/>
              <w:spacing w:after="0"/>
              <w:jc w:val="center"/>
              <w:rPr>
                <w:rFonts w:ascii="Arial" w:eastAsia="等线" w:hAnsi="Arial"/>
                <w:b/>
                <w:color w:val="000000" w:themeColor="text1"/>
                <w:sz w:val="18"/>
              </w:rPr>
            </w:pPr>
            <w:r w:rsidRPr="0073594C">
              <w:rPr>
                <w:rFonts w:ascii="Arial" w:eastAsia="等线" w:hAnsi="Arial"/>
                <w:b/>
                <w:color w:val="000000" w:themeColor="text1"/>
                <w:sz w:val="18"/>
              </w:rPr>
              <w:t>ΔR</w:t>
            </w:r>
            <w:r w:rsidRPr="0073594C">
              <w:rPr>
                <w:rFonts w:ascii="Arial" w:eastAsia="等线" w:hAnsi="Arial"/>
                <w:b/>
                <w:color w:val="000000" w:themeColor="text1"/>
                <w:sz w:val="18"/>
                <w:vertAlign w:val="subscript"/>
              </w:rPr>
              <w:t>IB,c</w:t>
            </w:r>
            <w:r w:rsidRPr="0073594C">
              <w:rPr>
                <w:rFonts w:ascii="Arial" w:eastAsia="等线" w:hAnsi="Arial"/>
                <w:b/>
                <w:color w:val="000000" w:themeColor="text1"/>
                <w:sz w:val="18"/>
              </w:rPr>
              <w:t xml:space="preserve"> for NR bands (dB)</w:t>
            </w:r>
            <w:r w:rsidRPr="0073594C">
              <w:rPr>
                <w:rFonts w:ascii="Arial" w:eastAsia="等线" w:hAnsi="Arial"/>
                <w:b/>
                <w:color w:val="000000" w:themeColor="text1"/>
                <w:sz w:val="18"/>
                <w:vertAlign w:val="superscript"/>
              </w:rPr>
              <w:t>*</w:t>
            </w:r>
          </w:p>
        </w:tc>
      </w:tr>
      <w:tr w:rsidR="008A79F5" w:rsidRPr="0073594C" w14:paraId="68C5CDA7" w14:textId="77777777" w:rsidTr="00BC1FE2">
        <w:trPr>
          <w:trHeight w:val="187"/>
          <w:jc w:val="center"/>
        </w:trPr>
        <w:tc>
          <w:tcPr>
            <w:tcW w:w="1594" w:type="dxa"/>
            <w:vMerge/>
            <w:tcBorders>
              <w:bottom w:val="single" w:sz="4" w:space="0" w:color="auto"/>
            </w:tcBorders>
          </w:tcPr>
          <w:p w14:paraId="18AC7EC2" w14:textId="77777777" w:rsidR="008A79F5" w:rsidRPr="0073594C" w:rsidRDefault="008A79F5" w:rsidP="00BC1FE2">
            <w:pPr>
              <w:keepNext/>
              <w:keepLines/>
              <w:spacing w:after="0"/>
              <w:jc w:val="center"/>
              <w:rPr>
                <w:rFonts w:ascii="Arial" w:eastAsia="等线" w:hAnsi="Arial"/>
                <w:b/>
                <w:color w:val="000000" w:themeColor="text1"/>
                <w:sz w:val="18"/>
              </w:rPr>
            </w:pPr>
          </w:p>
        </w:tc>
        <w:tc>
          <w:tcPr>
            <w:tcW w:w="5845" w:type="dxa"/>
            <w:gridSpan w:val="3"/>
            <w:vAlign w:val="center"/>
          </w:tcPr>
          <w:p w14:paraId="2C879758" w14:textId="77777777" w:rsidR="008A79F5" w:rsidRPr="0073594C" w:rsidRDefault="008A79F5" w:rsidP="00BC1FE2">
            <w:pPr>
              <w:keepNext/>
              <w:keepLines/>
              <w:spacing w:after="0"/>
              <w:jc w:val="center"/>
              <w:rPr>
                <w:rFonts w:ascii="Arial" w:eastAsia="等线" w:hAnsi="Arial"/>
                <w:b/>
                <w:color w:val="000000" w:themeColor="text1"/>
                <w:sz w:val="18"/>
              </w:rPr>
            </w:pPr>
            <w:r w:rsidRPr="0073594C">
              <w:rPr>
                <w:rFonts w:ascii="Arial" w:eastAsia="等线" w:hAnsi="Arial"/>
                <w:b/>
                <w:color w:val="000000" w:themeColor="text1"/>
                <w:sz w:val="18"/>
              </w:rPr>
              <w:t>Component band in order of bands in configuration</w:t>
            </w:r>
            <w:r w:rsidRPr="0073594C">
              <w:rPr>
                <w:rFonts w:ascii="Arial" w:eastAsia="等线" w:hAnsi="Arial"/>
                <w:b/>
                <w:color w:val="000000" w:themeColor="text1"/>
                <w:sz w:val="18"/>
                <w:vertAlign w:val="superscript"/>
              </w:rPr>
              <w:t>**</w:t>
            </w:r>
          </w:p>
        </w:tc>
      </w:tr>
      <w:tr w:rsidR="008A79F5" w:rsidRPr="0073594C" w14:paraId="60DC0A8D" w14:textId="77777777" w:rsidTr="00BC1FE2">
        <w:trPr>
          <w:trHeight w:val="187"/>
          <w:jc w:val="center"/>
        </w:trPr>
        <w:tc>
          <w:tcPr>
            <w:tcW w:w="1594" w:type="dxa"/>
            <w:tcBorders>
              <w:bottom w:val="single" w:sz="4" w:space="0" w:color="auto"/>
            </w:tcBorders>
            <w:shd w:val="clear" w:color="auto" w:fill="auto"/>
          </w:tcPr>
          <w:p w14:paraId="076F72D6" w14:textId="77777777" w:rsidR="008A79F5" w:rsidRPr="0073594C" w:rsidRDefault="008A79F5" w:rsidP="00BC1FE2">
            <w:pPr>
              <w:keepNext/>
              <w:keepLines/>
              <w:spacing w:after="0"/>
              <w:jc w:val="center"/>
              <w:rPr>
                <w:rFonts w:ascii="Arial" w:eastAsia="等线" w:hAnsi="Arial"/>
                <w:color w:val="000000" w:themeColor="text1"/>
                <w:sz w:val="18"/>
              </w:rPr>
            </w:pPr>
            <w:r w:rsidRPr="0073594C">
              <w:rPr>
                <w:rFonts w:ascii="Arial" w:eastAsia="宋体" w:hAnsi="Arial"/>
                <w:color w:val="000000"/>
                <w:sz w:val="18"/>
                <w:lang w:eastAsia="zh-CN"/>
              </w:rPr>
              <w:t>CA_n70-n71-n77</w:t>
            </w:r>
          </w:p>
        </w:tc>
        <w:tc>
          <w:tcPr>
            <w:tcW w:w="1948" w:type="dxa"/>
            <w:vAlign w:val="center"/>
          </w:tcPr>
          <w:p w14:paraId="5995362F" w14:textId="77777777" w:rsidR="008A79F5" w:rsidRPr="0073594C" w:rsidRDefault="008A79F5" w:rsidP="00BC1FE2">
            <w:pPr>
              <w:keepNext/>
              <w:keepLines/>
              <w:spacing w:after="0"/>
              <w:jc w:val="center"/>
              <w:rPr>
                <w:rFonts w:ascii="Arial" w:eastAsia="等线" w:hAnsi="Arial"/>
                <w:color w:val="000000" w:themeColor="text1"/>
                <w:sz w:val="18"/>
                <w:lang w:eastAsia="zh-CN"/>
              </w:rPr>
            </w:pPr>
            <w:r w:rsidRPr="0073594C">
              <w:rPr>
                <w:rFonts w:ascii="Arial" w:eastAsia="等线" w:hAnsi="Arial"/>
                <w:color w:val="000000" w:themeColor="text1"/>
                <w:sz w:val="18"/>
                <w:lang w:eastAsia="zh-CN"/>
              </w:rPr>
              <w:t>0.2</w:t>
            </w:r>
          </w:p>
        </w:tc>
        <w:tc>
          <w:tcPr>
            <w:tcW w:w="1948" w:type="dxa"/>
            <w:vAlign w:val="center"/>
          </w:tcPr>
          <w:p w14:paraId="4C4C9CFD" w14:textId="77777777" w:rsidR="008A79F5" w:rsidRPr="0073594C" w:rsidRDefault="008A79F5" w:rsidP="00BC1FE2">
            <w:pPr>
              <w:keepNext/>
              <w:keepLines/>
              <w:spacing w:after="0"/>
              <w:jc w:val="center"/>
              <w:rPr>
                <w:rFonts w:ascii="Arial" w:eastAsia="等线" w:hAnsi="Arial"/>
                <w:color w:val="000000" w:themeColor="text1"/>
                <w:sz w:val="18"/>
                <w:lang w:eastAsia="zh-CN"/>
              </w:rPr>
            </w:pPr>
            <w:r w:rsidRPr="0073594C">
              <w:rPr>
                <w:rFonts w:ascii="Arial" w:eastAsia="等线" w:hAnsi="Arial"/>
                <w:color w:val="000000" w:themeColor="text1"/>
                <w:sz w:val="18"/>
                <w:lang w:eastAsia="zh-CN"/>
              </w:rPr>
              <w:t>0.2</w:t>
            </w:r>
          </w:p>
        </w:tc>
        <w:tc>
          <w:tcPr>
            <w:tcW w:w="1949" w:type="dxa"/>
            <w:vAlign w:val="center"/>
          </w:tcPr>
          <w:p w14:paraId="322F6FAD" w14:textId="77777777" w:rsidR="008A79F5" w:rsidRPr="0073594C" w:rsidRDefault="008A79F5" w:rsidP="00BC1FE2">
            <w:pPr>
              <w:keepNext/>
              <w:keepLines/>
              <w:spacing w:after="0"/>
              <w:jc w:val="center"/>
              <w:rPr>
                <w:rFonts w:ascii="Arial" w:eastAsia="等线" w:hAnsi="Arial"/>
                <w:color w:val="000000" w:themeColor="text1"/>
                <w:sz w:val="18"/>
                <w:lang w:eastAsia="zh-CN"/>
              </w:rPr>
            </w:pPr>
            <w:r w:rsidRPr="0073594C">
              <w:rPr>
                <w:rFonts w:ascii="Arial" w:eastAsia="等线" w:hAnsi="Arial"/>
                <w:color w:val="000000" w:themeColor="text1"/>
                <w:sz w:val="18"/>
                <w:lang w:eastAsia="zh-CN"/>
              </w:rPr>
              <w:t>0.5</w:t>
            </w:r>
          </w:p>
        </w:tc>
      </w:tr>
      <w:tr w:rsidR="008A79F5" w:rsidRPr="0073594C" w14:paraId="0063F328" w14:textId="77777777" w:rsidTr="00BC1FE2">
        <w:trPr>
          <w:trHeight w:val="187"/>
          <w:jc w:val="center"/>
        </w:trPr>
        <w:tc>
          <w:tcPr>
            <w:tcW w:w="7439" w:type="dxa"/>
            <w:gridSpan w:val="4"/>
            <w:tcBorders>
              <w:top w:val="single" w:sz="4" w:space="0" w:color="auto"/>
            </w:tcBorders>
            <w:shd w:val="clear" w:color="auto" w:fill="auto"/>
          </w:tcPr>
          <w:p w14:paraId="748DA0BB" w14:textId="77777777" w:rsidR="008A79F5" w:rsidRPr="0073594C" w:rsidRDefault="008A79F5" w:rsidP="00BC1FE2">
            <w:pPr>
              <w:keepLines/>
              <w:spacing w:after="0"/>
              <w:ind w:left="870" w:hanging="870"/>
              <w:rPr>
                <w:rFonts w:eastAsia="等线" w:cs="Arial"/>
                <w:color w:val="000000" w:themeColor="text1"/>
                <w:lang w:eastAsia="ja-JP"/>
              </w:rPr>
            </w:pPr>
            <w:r w:rsidRPr="0073594C">
              <w:rPr>
                <w:rFonts w:ascii="Arial" w:eastAsia="等线" w:hAnsi="Arial" w:cs="Arial"/>
                <w:color w:val="000000" w:themeColor="text1"/>
                <w:sz w:val="18"/>
                <w:lang w:eastAsia="ja-JP"/>
              </w:rPr>
              <w:t>NOTE *:</w:t>
            </w:r>
            <w:r w:rsidRPr="0073594C">
              <w:rPr>
                <w:rFonts w:ascii="Arial" w:eastAsia="等线" w:hAnsi="Arial" w:cs="Arial"/>
                <w:color w:val="000000" w:themeColor="text1"/>
                <w:sz w:val="18"/>
                <w:lang w:eastAsia="ja-JP"/>
              </w:rPr>
              <w:tab/>
              <w:t xml:space="preserve"> “-” denotes ΔR</w:t>
            </w:r>
            <w:r w:rsidRPr="0073594C">
              <w:rPr>
                <w:rFonts w:ascii="Arial" w:eastAsia="等线" w:hAnsi="Arial" w:cs="Arial"/>
                <w:color w:val="000000" w:themeColor="text1"/>
                <w:sz w:val="18"/>
                <w:vertAlign w:val="subscript"/>
                <w:lang w:eastAsia="ja-JP"/>
              </w:rPr>
              <w:t>IB,c</w:t>
            </w:r>
            <w:r w:rsidRPr="0073594C">
              <w:rPr>
                <w:rFonts w:ascii="Arial" w:eastAsia="等线" w:hAnsi="Arial" w:cs="Arial"/>
                <w:color w:val="000000" w:themeColor="text1"/>
                <w:sz w:val="18"/>
                <w:lang w:eastAsia="ja-JP"/>
              </w:rPr>
              <w:t xml:space="preserve"> = 0.</w:t>
            </w:r>
          </w:p>
          <w:p w14:paraId="785C1A25" w14:textId="77777777" w:rsidR="008A79F5" w:rsidRPr="0073594C" w:rsidRDefault="008A79F5" w:rsidP="00BC1FE2">
            <w:pPr>
              <w:keepLines/>
              <w:spacing w:after="0"/>
              <w:ind w:left="870" w:hanging="870"/>
              <w:rPr>
                <w:rFonts w:ascii="Arial" w:eastAsia="等线" w:hAnsi="Arial"/>
                <w:color w:val="000000" w:themeColor="text1"/>
                <w:sz w:val="18"/>
                <w:lang w:val="en-US"/>
              </w:rPr>
            </w:pPr>
            <w:r w:rsidRPr="0073594C">
              <w:rPr>
                <w:rFonts w:ascii="Arial" w:eastAsia="等线" w:hAnsi="Arial" w:cs="Arial"/>
                <w:color w:val="000000" w:themeColor="text1"/>
                <w:sz w:val="18"/>
                <w:lang w:eastAsia="ja-JP"/>
              </w:rPr>
              <w:t>NOTE **:</w:t>
            </w:r>
            <w:r w:rsidRPr="0073594C">
              <w:rPr>
                <w:rFonts w:ascii="Arial" w:eastAsia="等线" w:hAnsi="Arial" w:cs="Arial"/>
                <w:color w:val="000000" w:themeColor="text1"/>
                <w:sz w:val="18"/>
                <w:lang w:eastAsia="ja-JP"/>
              </w:rPr>
              <w:tab/>
              <w:t>The component band order in the configuration should be listed by the order of NR bands, such as for CA_n1-n3-n8 the band order from left to right is n1, n3 and n8.</w:t>
            </w:r>
          </w:p>
        </w:tc>
      </w:tr>
    </w:tbl>
    <w:p w14:paraId="157406CC" w14:textId="77777777" w:rsidR="008A79F5" w:rsidRPr="0073594C" w:rsidRDefault="008A79F5" w:rsidP="00AB6990"/>
    <w:p w14:paraId="1F357B9B" w14:textId="3E0BC58D" w:rsidR="008A79F5" w:rsidRPr="00AB6990" w:rsidRDefault="008A79F5" w:rsidP="008A79F5">
      <w:pPr>
        <w:pStyle w:val="31"/>
      </w:pPr>
      <w:bookmarkStart w:id="271" w:name="_Toc136288266"/>
      <w:r>
        <w:t>5.22</w:t>
      </w:r>
      <w:r w:rsidRPr="0073594C">
        <w:t>.2</w:t>
      </w:r>
      <w:r w:rsidRPr="0073594C">
        <w:tab/>
      </w:r>
      <w:r w:rsidRPr="00AB6990">
        <w:t>Specific for 2 bands UL CA</w:t>
      </w:r>
      <w:bookmarkEnd w:id="271"/>
    </w:p>
    <w:p w14:paraId="61D3B3B1" w14:textId="48563307" w:rsidR="008A79F5" w:rsidRPr="0073594C" w:rsidRDefault="008A79F5" w:rsidP="008A79F5">
      <w:pPr>
        <w:pStyle w:val="41"/>
        <w:rPr>
          <w:lang w:val="en-US" w:eastAsia="ja-JP"/>
        </w:rPr>
      </w:pPr>
      <w:bookmarkStart w:id="272" w:name="_Toc136288267"/>
      <w:r>
        <w:rPr>
          <w:rFonts w:hint="eastAsia"/>
          <w:lang w:eastAsia="zh-CN"/>
        </w:rPr>
        <w:t>5.</w:t>
      </w:r>
      <w:r>
        <w:rPr>
          <w:lang w:eastAsia="zh-CN"/>
        </w:rPr>
        <w:t>22</w:t>
      </w:r>
      <w:r w:rsidRPr="0073594C">
        <w:rPr>
          <w:rFonts w:hint="eastAsia"/>
          <w:lang w:eastAsia="zh-CN"/>
        </w:rPr>
        <w:t>.</w:t>
      </w:r>
      <w:r w:rsidRPr="0073594C">
        <w:rPr>
          <w:lang w:eastAsia="zh-CN"/>
        </w:rPr>
        <w:t>2.1</w:t>
      </w:r>
      <w:r w:rsidRPr="0073594C">
        <w:rPr>
          <w:lang w:eastAsia="zh-CN"/>
        </w:rPr>
        <w:tab/>
      </w:r>
      <w:r w:rsidRPr="0073594C">
        <w:rPr>
          <w:rFonts w:hint="eastAsia"/>
          <w:lang w:eastAsia="zh-CN"/>
        </w:rPr>
        <w:t>UE co-existence studies</w:t>
      </w:r>
      <w:bookmarkEnd w:id="272"/>
    </w:p>
    <w:p w14:paraId="11A17D2C" w14:textId="77777777" w:rsidR="008A79F5" w:rsidRPr="0073594C" w:rsidRDefault="008A79F5" w:rsidP="008A79F5">
      <w:pPr>
        <w:pStyle w:val="Guidance"/>
        <w:rPr>
          <w:rFonts w:eastAsia="宋体"/>
          <w:i w:val="0"/>
          <w:color w:val="auto"/>
          <w:szCs w:val="22"/>
          <w:lang w:eastAsia="zh-CN"/>
        </w:rPr>
      </w:pPr>
    </w:p>
    <w:p w14:paraId="7B4BBBBA" w14:textId="658407C9" w:rsidR="008A79F5" w:rsidRPr="0073594C" w:rsidRDefault="008A79F5" w:rsidP="008A79F5">
      <w:r w:rsidRPr="0073594C">
        <w:t xml:space="preserve">Table </w:t>
      </w:r>
      <w:r>
        <w:rPr>
          <w:rFonts w:hint="eastAsia"/>
          <w:lang w:val="en-US" w:eastAsia="zh-CN"/>
        </w:rPr>
        <w:t>5.</w:t>
      </w:r>
      <w:r>
        <w:rPr>
          <w:lang w:val="en-US" w:eastAsia="zh-CN"/>
        </w:rPr>
        <w:t>22</w:t>
      </w:r>
      <w:r w:rsidRPr="0073594C">
        <w:rPr>
          <w:rFonts w:hint="eastAsia"/>
          <w:lang w:val="en-US" w:eastAsia="zh-CN"/>
        </w:rPr>
        <w:t>.2</w:t>
      </w:r>
      <w:r w:rsidRPr="0073594C">
        <w:rPr>
          <w:lang w:eastAsia="zh-CN"/>
        </w:rPr>
        <w:t>.</w:t>
      </w:r>
      <w:r w:rsidRPr="0073594C">
        <w:rPr>
          <w:rFonts w:hint="eastAsia"/>
          <w:lang w:val="en-US" w:eastAsia="zh-CN"/>
        </w:rPr>
        <w:t>2</w:t>
      </w:r>
      <w:r w:rsidRPr="0073594C">
        <w:t>-1 lists B</w:t>
      </w:r>
      <w:r w:rsidRPr="0073594C">
        <w:rPr>
          <w:rFonts w:hint="eastAsia"/>
          <w:lang w:eastAsia="ja-JP"/>
        </w:rPr>
        <w:t xml:space="preserve">and </w:t>
      </w:r>
      <w:r w:rsidRPr="0073594C">
        <w:rPr>
          <w:lang w:val="en-US" w:eastAsia="zh-CN"/>
        </w:rPr>
        <w:t>n70</w:t>
      </w:r>
      <w:r w:rsidRPr="0073594C">
        <w:rPr>
          <w:rFonts w:hint="eastAsia"/>
          <w:lang w:eastAsia="ja-JP"/>
        </w:rPr>
        <w:t xml:space="preserve"> </w:t>
      </w:r>
      <w:r w:rsidRPr="0073594C">
        <w:t>+ B</w:t>
      </w:r>
      <w:r w:rsidRPr="0073594C">
        <w:rPr>
          <w:rFonts w:hint="eastAsia"/>
          <w:lang w:eastAsia="ja-JP"/>
        </w:rPr>
        <w:t xml:space="preserve">and </w:t>
      </w:r>
      <w:r w:rsidRPr="0073594C">
        <w:rPr>
          <w:lang w:val="en-US" w:eastAsia="zh-CN"/>
        </w:rPr>
        <w:t xml:space="preserve">n71 2UL bands CA </w:t>
      </w:r>
      <w:r w:rsidRPr="0073594C">
        <w:t xml:space="preserve">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 xml:space="preserve">order IMD for the UE coexistence analysis. </w:t>
      </w:r>
    </w:p>
    <w:p w14:paraId="236DB7FF" w14:textId="726D78B8" w:rsidR="008A79F5" w:rsidRPr="0073594C" w:rsidRDefault="008A79F5" w:rsidP="008A79F5">
      <w:r>
        <w:t>Table 5.22</w:t>
      </w:r>
      <w:r w:rsidRPr="0073594C">
        <w:t>.2.2-2 lists B</w:t>
      </w:r>
      <w:r w:rsidRPr="0073594C">
        <w:rPr>
          <w:rFonts w:hint="eastAsia"/>
          <w:lang w:eastAsia="ja-JP"/>
        </w:rPr>
        <w:t xml:space="preserve">and </w:t>
      </w:r>
      <w:r w:rsidRPr="0073594C">
        <w:rPr>
          <w:lang w:val="en-US" w:eastAsia="zh-CN"/>
        </w:rPr>
        <w:t>n70</w:t>
      </w:r>
      <w:r w:rsidRPr="0073594C">
        <w:rPr>
          <w:rFonts w:hint="eastAsia"/>
          <w:lang w:eastAsia="ja-JP"/>
        </w:rPr>
        <w:t xml:space="preserve"> </w:t>
      </w:r>
      <w:r w:rsidRPr="0073594C">
        <w:t>+ B</w:t>
      </w:r>
      <w:r w:rsidRPr="0073594C">
        <w:rPr>
          <w:rFonts w:hint="eastAsia"/>
          <w:lang w:eastAsia="ja-JP"/>
        </w:rPr>
        <w:t xml:space="preserve">and </w:t>
      </w:r>
      <w:r w:rsidRPr="0073594C">
        <w:rPr>
          <w:lang w:val="en-US" w:eastAsia="zh-CN"/>
        </w:rPr>
        <w:t xml:space="preserve">n77 2UL bands CA </w:t>
      </w:r>
      <w:r w:rsidRPr="0073594C">
        <w:t xml:space="preserve">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 xml:space="preserve">order IMD for the UE coexistence analysis. </w:t>
      </w:r>
    </w:p>
    <w:p w14:paraId="43387AFE" w14:textId="6EE2D309" w:rsidR="008A79F5" w:rsidRPr="0073594C" w:rsidRDefault="008A79F5" w:rsidP="008A79F5">
      <w:r>
        <w:t>Table 5.22</w:t>
      </w:r>
      <w:r w:rsidRPr="0073594C">
        <w:t>.2.2-3 lists B</w:t>
      </w:r>
      <w:r w:rsidRPr="0073594C">
        <w:rPr>
          <w:rFonts w:hint="eastAsia"/>
          <w:lang w:eastAsia="ja-JP"/>
        </w:rPr>
        <w:t xml:space="preserve">and </w:t>
      </w:r>
      <w:r w:rsidRPr="0073594C">
        <w:rPr>
          <w:lang w:val="en-US" w:eastAsia="zh-CN"/>
        </w:rPr>
        <w:t>n71</w:t>
      </w:r>
      <w:r w:rsidRPr="0073594C">
        <w:rPr>
          <w:rFonts w:hint="eastAsia"/>
          <w:lang w:eastAsia="ja-JP"/>
        </w:rPr>
        <w:t xml:space="preserve"> </w:t>
      </w:r>
      <w:r w:rsidRPr="0073594C">
        <w:t>+ B</w:t>
      </w:r>
      <w:r w:rsidRPr="0073594C">
        <w:rPr>
          <w:rFonts w:hint="eastAsia"/>
          <w:lang w:eastAsia="ja-JP"/>
        </w:rPr>
        <w:t xml:space="preserve">and </w:t>
      </w:r>
      <w:r w:rsidRPr="0073594C">
        <w:rPr>
          <w:lang w:val="en-US" w:eastAsia="zh-CN"/>
        </w:rPr>
        <w:t xml:space="preserve">n77 2UL bands CA </w:t>
      </w:r>
      <w:r w:rsidRPr="0073594C">
        <w:t xml:space="preserve">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 xml:space="preserve">order IMD for the UE coexistence analysis. </w:t>
      </w:r>
    </w:p>
    <w:p w14:paraId="68D33571" w14:textId="77777777" w:rsidR="008A79F5" w:rsidRPr="0073594C" w:rsidRDefault="008A79F5" w:rsidP="008A79F5"/>
    <w:p w14:paraId="09B621B8" w14:textId="559176D8" w:rsidR="008A79F5" w:rsidRPr="0073594C" w:rsidRDefault="008A79F5" w:rsidP="008A79F5">
      <w:pPr>
        <w:jc w:val="center"/>
        <w:rPr>
          <w:lang w:eastAsia="zh-CN"/>
        </w:rPr>
      </w:pPr>
      <w:r w:rsidRPr="0073594C">
        <w:rPr>
          <w:rFonts w:ascii="Arial" w:hAnsi="Arial" w:cs="Arial"/>
          <w:b/>
          <w:bCs/>
          <w:lang w:val="en-US"/>
        </w:rPr>
        <w:t xml:space="preserve">Table </w:t>
      </w:r>
      <w:r w:rsidRPr="0073594C">
        <w:rPr>
          <w:rFonts w:ascii="Arial" w:hAnsi="Arial" w:cs="Arial" w:hint="eastAsia"/>
          <w:b/>
          <w:bCs/>
          <w:lang w:val="en-US" w:eastAsia="zh-CN"/>
        </w:rPr>
        <w:t>5.</w:t>
      </w:r>
      <w:r>
        <w:rPr>
          <w:rFonts w:ascii="Arial" w:hAnsi="Arial" w:cs="Arial"/>
          <w:b/>
          <w:bCs/>
          <w:lang w:val="en-US" w:eastAsia="zh-CN"/>
        </w:rPr>
        <w:t>22</w:t>
      </w:r>
      <w:r w:rsidRPr="0073594C">
        <w:rPr>
          <w:rFonts w:ascii="Arial" w:hAnsi="Arial" w:cs="Arial"/>
          <w:b/>
          <w:bCs/>
          <w:lang w:val="en-US" w:eastAsia="zh-CN"/>
        </w:rPr>
        <w:t>.2</w:t>
      </w:r>
      <w:r w:rsidRPr="0073594C">
        <w:rPr>
          <w:rFonts w:ascii="Arial" w:hAnsi="Arial" w:cs="Arial"/>
          <w:b/>
          <w:bCs/>
          <w:lang w:val="en-US"/>
        </w:rPr>
        <w:t>.</w:t>
      </w:r>
      <w:r w:rsidRPr="0073594C">
        <w:rPr>
          <w:rFonts w:ascii="Arial" w:hAnsi="Arial" w:cs="Arial" w:hint="eastAsia"/>
          <w:b/>
          <w:bCs/>
          <w:lang w:val="en-US" w:eastAsia="zh-CN"/>
        </w:rPr>
        <w:t>2</w:t>
      </w:r>
      <w:r w:rsidRPr="0073594C">
        <w:rPr>
          <w:rFonts w:ascii="Arial" w:hAnsi="Arial" w:cs="Arial"/>
          <w:b/>
          <w:bCs/>
          <w:lang w:val="en-US"/>
        </w:rPr>
        <w:t xml:space="preserve">-1: Band </w:t>
      </w:r>
      <w:r w:rsidRPr="0073594C">
        <w:rPr>
          <w:rFonts w:ascii="Arial" w:hAnsi="Arial" w:cs="Arial"/>
          <w:b/>
          <w:bCs/>
          <w:lang w:val="en-US" w:eastAsia="zh-CN"/>
        </w:rPr>
        <w:t>n70</w:t>
      </w:r>
      <w:r w:rsidRPr="0073594C">
        <w:rPr>
          <w:rFonts w:ascii="Arial" w:hAnsi="Arial" w:cs="Arial"/>
          <w:b/>
          <w:bCs/>
          <w:lang w:val="en-US"/>
        </w:rPr>
        <w:t xml:space="preserve"> and Band </w:t>
      </w:r>
      <w:r w:rsidRPr="0073594C">
        <w:rPr>
          <w:rFonts w:ascii="Arial" w:hAnsi="Arial" w:cs="Arial"/>
          <w:b/>
          <w:bCs/>
          <w:lang w:val="en-US" w:eastAsia="zh-CN"/>
        </w:rPr>
        <w:t>n71</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harmonics and IMD products</w:t>
      </w:r>
    </w:p>
    <w:tbl>
      <w:tblPr>
        <w:tblW w:w="10060" w:type="dxa"/>
        <w:tblInd w:w="113" w:type="dxa"/>
        <w:tblLook w:val="04A0" w:firstRow="1" w:lastRow="0" w:firstColumn="1" w:lastColumn="0" w:noHBand="0" w:noVBand="1"/>
      </w:tblPr>
      <w:tblGrid>
        <w:gridCol w:w="2547"/>
        <w:gridCol w:w="1843"/>
        <w:gridCol w:w="1842"/>
        <w:gridCol w:w="1985"/>
        <w:gridCol w:w="1843"/>
      </w:tblGrid>
      <w:tr w:rsidR="008A79F5" w:rsidRPr="0073594C" w14:paraId="3DDDF0A1" w14:textId="77777777" w:rsidTr="00BC1FE2">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385860" w14:textId="77777777" w:rsidR="008A79F5" w:rsidRPr="0073594C" w:rsidRDefault="008A79F5" w:rsidP="00BC1FE2">
            <w:pPr>
              <w:spacing w:after="0"/>
              <w:rPr>
                <w:rFonts w:ascii="Arial" w:hAnsi="Arial" w:cs="Arial"/>
                <w:b/>
                <w:bCs/>
                <w:color w:val="000000"/>
                <w:sz w:val="18"/>
                <w:szCs w:val="18"/>
                <w:lang w:val="en-US" w:eastAsia="ja-JP"/>
              </w:rPr>
            </w:pPr>
            <w:r w:rsidRPr="0073594C">
              <w:rPr>
                <w:rFonts w:ascii="Arial" w:hAnsi="Arial" w:cs="Arial"/>
                <w:b/>
                <w:bCs/>
                <w:color w:val="000000"/>
                <w:sz w:val="18"/>
                <w:szCs w:val="18"/>
                <w:lang w:val="en-US" w:eastAsia="ja-JP"/>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2BA32E1F" w14:textId="77777777" w:rsidR="008A79F5" w:rsidRPr="0073594C" w:rsidRDefault="008A79F5" w:rsidP="00BC1FE2">
            <w:pPr>
              <w:spacing w:after="0"/>
              <w:jc w:val="center"/>
              <w:rPr>
                <w:rFonts w:ascii="Arial" w:hAnsi="Arial" w:cs="Arial"/>
                <w:b/>
                <w:bCs/>
                <w:color w:val="000000"/>
                <w:sz w:val="18"/>
                <w:szCs w:val="18"/>
                <w:lang w:val="en-US" w:eastAsia="ja-JP"/>
              </w:rPr>
            </w:pPr>
            <w:r w:rsidRPr="0073594C">
              <w:rPr>
                <w:rFonts w:ascii="Arial" w:hAnsi="Arial" w:cs="Arial"/>
                <w:b/>
                <w:bCs/>
                <w:color w:val="000000"/>
                <w:sz w:val="18"/>
                <w:szCs w:val="18"/>
                <w:lang w:val="en-US" w:eastAsia="ja-JP"/>
              </w:rPr>
              <w:t>f1_low</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2E2D2D89" w14:textId="77777777" w:rsidR="008A79F5" w:rsidRPr="0073594C" w:rsidRDefault="008A79F5" w:rsidP="00BC1FE2">
            <w:pPr>
              <w:spacing w:after="0"/>
              <w:jc w:val="center"/>
              <w:rPr>
                <w:rFonts w:ascii="Arial" w:hAnsi="Arial" w:cs="Arial"/>
                <w:b/>
                <w:bCs/>
                <w:color w:val="000000"/>
                <w:sz w:val="18"/>
                <w:szCs w:val="18"/>
                <w:lang w:val="en-US" w:eastAsia="ja-JP"/>
              </w:rPr>
            </w:pPr>
            <w:r w:rsidRPr="0073594C">
              <w:rPr>
                <w:rFonts w:ascii="Arial" w:hAnsi="Arial" w:cs="Arial"/>
                <w:b/>
                <w:bCs/>
                <w:color w:val="000000"/>
                <w:sz w:val="18"/>
                <w:szCs w:val="18"/>
                <w:lang w:val="en-US" w:eastAsia="ja-JP"/>
              </w:rPr>
              <w:t>f1_high</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1638A52F" w14:textId="77777777" w:rsidR="008A79F5" w:rsidRPr="0073594C" w:rsidRDefault="008A79F5" w:rsidP="00BC1FE2">
            <w:pPr>
              <w:spacing w:after="0"/>
              <w:jc w:val="center"/>
              <w:rPr>
                <w:rFonts w:ascii="Arial" w:hAnsi="Arial" w:cs="Arial"/>
                <w:b/>
                <w:bCs/>
                <w:color w:val="000000"/>
                <w:sz w:val="18"/>
                <w:szCs w:val="18"/>
                <w:lang w:val="en-US" w:eastAsia="ja-JP"/>
              </w:rPr>
            </w:pPr>
            <w:r w:rsidRPr="0073594C">
              <w:rPr>
                <w:rFonts w:ascii="Arial" w:hAnsi="Arial" w:cs="Arial"/>
                <w:b/>
                <w:bCs/>
                <w:color w:val="000000"/>
                <w:sz w:val="18"/>
                <w:szCs w:val="18"/>
                <w:lang w:val="en-US" w:eastAsia="ja-JP"/>
              </w:rPr>
              <w:t>f2_low</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1625A955" w14:textId="77777777" w:rsidR="008A79F5" w:rsidRPr="0073594C" w:rsidRDefault="008A79F5" w:rsidP="00BC1FE2">
            <w:pPr>
              <w:spacing w:after="0"/>
              <w:jc w:val="center"/>
              <w:rPr>
                <w:rFonts w:ascii="Arial" w:hAnsi="Arial" w:cs="Arial"/>
                <w:b/>
                <w:bCs/>
                <w:color w:val="000000"/>
                <w:sz w:val="18"/>
                <w:szCs w:val="18"/>
                <w:lang w:val="en-US" w:eastAsia="ja-JP"/>
              </w:rPr>
            </w:pPr>
            <w:r w:rsidRPr="0073594C">
              <w:rPr>
                <w:rFonts w:ascii="Arial" w:hAnsi="Arial" w:cs="Arial"/>
                <w:b/>
                <w:bCs/>
                <w:color w:val="000000"/>
                <w:sz w:val="18"/>
                <w:szCs w:val="18"/>
                <w:lang w:val="en-US" w:eastAsia="ja-JP"/>
              </w:rPr>
              <w:t>f2_high</w:t>
            </w:r>
          </w:p>
        </w:tc>
      </w:tr>
      <w:tr w:rsidR="008A79F5" w:rsidRPr="0073594C" w14:paraId="519F065B"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66526A9"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UL frequencies (MHz)</w:t>
            </w:r>
          </w:p>
        </w:tc>
        <w:tc>
          <w:tcPr>
            <w:tcW w:w="1843" w:type="dxa"/>
            <w:tcBorders>
              <w:top w:val="nil"/>
              <w:left w:val="nil"/>
              <w:bottom w:val="single" w:sz="4" w:space="0" w:color="auto"/>
              <w:right w:val="single" w:sz="4" w:space="0" w:color="auto"/>
            </w:tcBorders>
            <w:shd w:val="clear" w:color="auto" w:fill="auto"/>
            <w:noWrap/>
            <w:vAlign w:val="center"/>
          </w:tcPr>
          <w:p w14:paraId="7188D086"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663</w:t>
            </w:r>
          </w:p>
        </w:tc>
        <w:tc>
          <w:tcPr>
            <w:tcW w:w="1842" w:type="dxa"/>
            <w:tcBorders>
              <w:top w:val="nil"/>
              <w:left w:val="nil"/>
              <w:bottom w:val="single" w:sz="4" w:space="0" w:color="auto"/>
              <w:right w:val="single" w:sz="4" w:space="0" w:color="auto"/>
            </w:tcBorders>
            <w:shd w:val="clear" w:color="auto" w:fill="auto"/>
            <w:noWrap/>
            <w:vAlign w:val="center"/>
          </w:tcPr>
          <w:p w14:paraId="28B48830"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698</w:t>
            </w:r>
          </w:p>
        </w:tc>
        <w:tc>
          <w:tcPr>
            <w:tcW w:w="1985" w:type="dxa"/>
            <w:tcBorders>
              <w:top w:val="nil"/>
              <w:left w:val="nil"/>
              <w:bottom w:val="single" w:sz="4" w:space="0" w:color="auto"/>
              <w:right w:val="single" w:sz="4" w:space="0" w:color="auto"/>
            </w:tcBorders>
            <w:shd w:val="clear" w:color="auto" w:fill="auto"/>
            <w:noWrap/>
            <w:vAlign w:val="center"/>
          </w:tcPr>
          <w:p w14:paraId="30D9554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1695</w:t>
            </w:r>
          </w:p>
        </w:tc>
        <w:tc>
          <w:tcPr>
            <w:tcW w:w="1843" w:type="dxa"/>
            <w:tcBorders>
              <w:top w:val="nil"/>
              <w:left w:val="nil"/>
              <w:bottom w:val="single" w:sz="4" w:space="0" w:color="auto"/>
              <w:right w:val="single" w:sz="4" w:space="0" w:color="auto"/>
            </w:tcBorders>
            <w:shd w:val="clear" w:color="auto" w:fill="auto"/>
            <w:noWrap/>
            <w:vAlign w:val="center"/>
          </w:tcPr>
          <w:p w14:paraId="1CAA7033"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1710</w:t>
            </w:r>
          </w:p>
        </w:tc>
      </w:tr>
      <w:tr w:rsidR="008A79F5" w:rsidRPr="0073594C" w14:paraId="3B981CF2"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CC3A2E1"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2nd order IMD products</w:t>
            </w:r>
          </w:p>
        </w:tc>
        <w:tc>
          <w:tcPr>
            <w:tcW w:w="1843" w:type="dxa"/>
            <w:tcBorders>
              <w:top w:val="nil"/>
              <w:left w:val="nil"/>
              <w:bottom w:val="single" w:sz="4" w:space="0" w:color="auto"/>
              <w:right w:val="single" w:sz="4" w:space="0" w:color="auto"/>
            </w:tcBorders>
            <w:shd w:val="clear" w:color="auto" w:fill="auto"/>
            <w:noWrap/>
            <w:vAlign w:val="center"/>
          </w:tcPr>
          <w:p w14:paraId="584C7910"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|fy_high – fx_low|</w:t>
            </w:r>
          </w:p>
        </w:tc>
        <w:tc>
          <w:tcPr>
            <w:tcW w:w="1842" w:type="dxa"/>
            <w:tcBorders>
              <w:top w:val="nil"/>
              <w:left w:val="nil"/>
              <w:bottom w:val="single" w:sz="4" w:space="0" w:color="auto"/>
              <w:right w:val="single" w:sz="4" w:space="0" w:color="auto"/>
            </w:tcBorders>
            <w:shd w:val="clear" w:color="auto" w:fill="auto"/>
            <w:noWrap/>
            <w:vAlign w:val="center"/>
          </w:tcPr>
          <w:p w14:paraId="08CD472A"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|fy_low – fx_high|</w:t>
            </w:r>
          </w:p>
        </w:tc>
        <w:tc>
          <w:tcPr>
            <w:tcW w:w="1985" w:type="dxa"/>
            <w:tcBorders>
              <w:top w:val="nil"/>
              <w:left w:val="nil"/>
              <w:bottom w:val="single" w:sz="4" w:space="0" w:color="auto"/>
              <w:right w:val="single" w:sz="4" w:space="0" w:color="auto"/>
            </w:tcBorders>
            <w:shd w:val="clear" w:color="auto" w:fill="auto"/>
            <w:noWrap/>
            <w:vAlign w:val="center"/>
          </w:tcPr>
          <w:p w14:paraId="462FBC65"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|fy_low + fx_low|</w:t>
            </w:r>
          </w:p>
        </w:tc>
        <w:tc>
          <w:tcPr>
            <w:tcW w:w="1843" w:type="dxa"/>
            <w:tcBorders>
              <w:top w:val="nil"/>
              <w:left w:val="nil"/>
              <w:bottom w:val="single" w:sz="4" w:space="0" w:color="auto"/>
              <w:right w:val="single" w:sz="4" w:space="0" w:color="auto"/>
            </w:tcBorders>
            <w:shd w:val="clear" w:color="auto" w:fill="auto"/>
            <w:noWrap/>
            <w:vAlign w:val="center"/>
          </w:tcPr>
          <w:p w14:paraId="305B59FD"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|fy_high + fx_high|</w:t>
            </w:r>
          </w:p>
        </w:tc>
      </w:tr>
      <w:tr w:rsidR="008A79F5" w:rsidRPr="0073594C" w14:paraId="5A165B84"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59B482E"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tcPr>
          <w:p w14:paraId="412CE580"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997</w:t>
            </w:r>
          </w:p>
        </w:tc>
        <w:tc>
          <w:tcPr>
            <w:tcW w:w="1842" w:type="dxa"/>
            <w:tcBorders>
              <w:top w:val="nil"/>
              <w:left w:val="nil"/>
              <w:bottom w:val="single" w:sz="4" w:space="0" w:color="auto"/>
              <w:right w:val="single" w:sz="4" w:space="0" w:color="auto"/>
            </w:tcBorders>
            <w:shd w:val="clear" w:color="auto" w:fill="auto"/>
            <w:noWrap/>
          </w:tcPr>
          <w:p w14:paraId="726D42B4"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1047</w:t>
            </w:r>
          </w:p>
        </w:tc>
        <w:tc>
          <w:tcPr>
            <w:tcW w:w="1985" w:type="dxa"/>
            <w:tcBorders>
              <w:top w:val="nil"/>
              <w:left w:val="nil"/>
              <w:bottom w:val="single" w:sz="4" w:space="0" w:color="auto"/>
              <w:right w:val="single" w:sz="4" w:space="0" w:color="auto"/>
            </w:tcBorders>
            <w:shd w:val="clear" w:color="auto" w:fill="auto"/>
            <w:noWrap/>
          </w:tcPr>
          <w:p w14:paraId="64A4E01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2358</w:t>
            </w:r>
          </w:p>
        </w:tc>
        <w:tc>
          <w:tcPr>
            <w:tcW w:w="1843" w:type="dxa"/>
            <w:tcBorders>
              <w:top w:val="nil"/>
              <w:left w:val="nil"/>
              <w:bottom w:val="single" w:sz="4" w:space="0" w:color="auto"/>
              <w:right w:val="single" w:sz="4" w:space="0" w:color="auto"/>
            </w:tcBorders>
            <w:shd w:val="clear" w:color="auto" w:fill="auto"/>
            <w:noWrap/>
          </w:tcPr>
          <w:p w14:paraId="24368198"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2408</w:t>
            </w:r>
          </w:p>
        </w:tc>
      </w:tr>
      <w:tr w:rsidR="008A79F5" w:rsidRPr="0073594C" w14:paraId="7A24EA8B"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6C1B2BE"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6FF2EA0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|fy_high – 2*fx_low|</w:t>
            </w:r>
          </w:p>
        </w:tc>
        <w:tc>
          <w:tcPr>
            <w:tcW w:w="1842" w:type="dxa"/>
            <w:tcBorders>
              <w:top w:val="nil"/>
              <w:left w:val="nil"/>
              <w:bottom w:val="single" w:sz="4" w:space="0" w:color="auto"/>
              <w:right w:val="single" w:sz="4" w:space="0" w:color="auto"/>
            </w:tcBorders>
            <w:shd w:val="clear" w:color="auto" w:fill="auto"/>
            <w:noWrap/>
            <w:vAlign w:val="center"/>
          </w:tcPr>
          <w:p w14:paraId="5509FC6B"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|fy_low – 2*fx_high|</w:t>
            </w:r>
          </w:p>
        </w:tc>
        <w:tc>
          <w:tcPr>
            <w:tcW w:w="1985" w:type="dxa"/>
            <w:tcBorders>
              <w:top w:val="nil"/>
              <w:left w:val="nil"/>
              <w:bottom w:val="single" w:sz="4" w:space="0" w:color="auto"/>
              <w:right w:val="single" w:sz="4" w:space="0" w:color="auto"/>
            </w:tcBorders>
            <w:shd w:val="clear" w:color="auto" w:fill="auto"/>
            <w:noWrap/>
            <w:vAlign w:val="center"/>
          </w:tcPr>
          <w:p w14:paraId="7B256CE9"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|2*fy_low – fx_high|</w:t>
            </w:r>
          </w:p>
        </w:tc>
        <w:tc>
          <w:tcPr>
            <w:tcW w:w="1843" w:type="dxa"/>
            <w:tcBorders>
              <w:top w:val="nil"/>
              <w:left w:val="nil"/>
              <w:bottom w:val="single" w:sz="4" w:space="0" w:color="auto"/>
              <w:right w:val="single" w:sz="4" w:space="0" w:color="auto"/>
            </w:tcBorders>
            <w:shd w:val="clear" w:color="auto" w:fill="auto"/>
            <w:noWrap/>
            <w:vAlign w:val="center"/>
          </w:tcPr>
          <w:p w14:paraId="65D010E4"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|2*fy_high – fx_low|</w:t>
            </w:r>
          </w:p>
        </w:tc>
      </w:tr>
      <w:tr w:rsidR="008A79F5" w:rsidRPr="0073594C" w14:paraId="3B46E8FD"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546D007"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tcPr>
          <w:p w14:paraId="38A78E5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384</w:t>
            </w:r>
          </w:p>
        </w:tc>
        <w:tc>
          <w:tcPr>
            <w:tcW w:w="1842" w:type="dxa"/>
            <w:tcBorders>
              <w:top w:val="nil"/>
              <w:left w:val="nil"/>
              <w:bottom w:val="single" w:sz="4" w:space="0" w:color="auto"/>
              <w:right w:val="single" w:sz="4" w:space="0" w:color="auto"/>
            </w:tcBorders>
            <w:shd w:val="clear" w:color="auto" w:fill="auto"/>
            <w:noWrap/>
          </w:tcPr>
          <w:p w14:paraId="0F0D35F8"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299</w:t>
            </w:r>
          </w:p>
        </w:tc>
        <w:tc>
          <w:tcPr>
            <w:tcW w:w="1985" w:type="dxa"/>
            <w:tcBorders>
              <w:top w:val="nil"/>
              <w:left w:val="nil"/>
              <w:bottom w:val="single" w:sz="4" w:space="0" w:color="auto"/>
              <w:right w:val="single" w:sz="4" w:space="0" w:color="auto"/>
            </w:tcBorders>
            <w:shd w:val="clear" w:color="auto" w:fill="auto"/>
            <w:noWrap/>
          </w:tcPr>
          <w:p w14:paraId="08DC16B5"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2692</w:t>
            </w:r>
          </w:p>
        </w:tc>
        <w:tc>
          <w:tcPr>
            <w:tcW w:w="1843" w:type="dxa"/>
            <w:tcBorders>
              <w:top w:val="nil"/>
              <w:left w:val="nil"/>
              <w:bottom w:val="single" w:sz="4" w:space="0" w:color="auto"/>
              <w:right w:val="single" w:sz="4" w:space="0" w:color="auto"/>
            </w:tcBorders>
            <w:shd w:val="clear" w:color="auto" w:fill="auto"/>
            <w:noWrap/>
          </w:tcPr>
          <w:p w14:paraId="7E5FC649"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2757</w:t>
            </w:r>
          </w:p>
        </w:tc>
      </w:tr>
      <w:tr w:rsidR="008A79F5" w:rsidRPr="0073594C" w14:paraId="7933575C"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A64FF2A"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7F9DAC25"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|2*fx_low + fy_low|</w:t>
            </w:r>
          </w:p>
        </w:tc>
        <w:tc>
          <w:tcPr>
            <w:tcW w:w="1842" w:type="dxa"/>
            <w:tcBorders>
              <w:top w:val="nil"/>
              <w:left w:val="nil"/>
              <w:bottom w:val="single" w:sz="4" w:space="0" w:color="auto"/>
              <w:right w:val="single" w:sz="4" w:space="0" w:color="auto"/>
            </w:tcBorders>
            <w:shd w:val="clear" w:color="auto" w:fill="auto"/>
            <w:noWrap/>
            <w:vAlign w:val="center"/>
          </w:tcPr>
          <w:p w14:paraId="5EE208F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|2*fx_high + fy_high|</w:t>
            </w:r>
          </w:p>
        </w:tc>
        <w:tc>
          <w:tcPr>
            <w:tcW w:w="1985" w:type="dxa"/>
            <w:tcBorders>
              <w:top w:val="nil"/>
              <w:left w:val="nil"/>
              <w:bottom w:val="single" w:sz="4" w:space="0" w:color="auto"/>
              <w:right w:val="single" w:sz="4" w:space="0" w:color="auto"/>
            </w:tcBorders>
            <w:shd w:val="clear" w:color="auto" w:fill="auto"/>
            <w:noWrap/>
            <w:vAlign w:val="center"/>
          </w:tcPr>
          <w:p w14:paraId="207FD45D"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|2*fy_low + fx_low|</w:t>
            </w:r>
          </w:p>
        </w:tc>
        <w:tc>
          <w:tcPr>
            <w:tcW w:w="1843" w:type="dxa"/>
            <w:tcBorders>
              <w:top w:val="nil"/>
              <w:left w:val="nil"/>
              <w:bottom w:val="single" w:sz="4" w:space="0" w:color="auto"/>
              <w:right w:val="single" w:sz="4" w:space="0" w:color="auto"/>
            </w:tcBorders>
            <w:shd w:val="clear" w:color="auto" w:fill="auto"/>
            <w:noWrap/>
            <w:vAlign w:val="center"/>
          </w:tcPr>
          <w:p w14:paraId="6302B053"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|2*fy_high + fx_high|</w:t>
            </w:r>
          </w:p>
        </w:tc>
      </w:tr>
      <w:tr w:rsidR="008A79F5" w:rsidRPr="0073594C" w14:paraId="2EF2DD35"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1AB6440"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tcPr>
          <w:p w14:paraId="6731C097"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3021</w:t>
            </w:r>
          </w:p>
        </w:tc>
        <w:tc>
          <w:tcPr>
            <w:tcW w:w="1842" w:type="dxa"/>
            <w:tcBorders>
              <w:top w:val="nil"/>
              <w:left w:val="nil"/>
              <w:bottom w:val="single" w:sz="4" w:space="0" w:color="auto"/>
              <w:right w:val="single" w:sz="4" w:space="0" w:color="auto"/>
            </w:tcBorders>
            <w:shd w:val="clear" w:color="auto" w:fill="auto"/>
            <w:noWrap/>
          </w:tcPr>
          <w:p w14:paraId="7AB65CC9"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3106</w:t>
            </w:r>
          </w:p>
        </w:tc>
        <w:tc>
          <w:tcPr>
            <w:tcW w:w="1985" w:type="dxa"/>
            <w:tcBorders>
              <w:top w:val="nil"/>
              <w:left w:val="nil"/>
              <w:bottom w:val="single" w:sz="4" w:space="0" w:color="auto"/>
              <w:right w:val="single" w:sz="4" w:space="0" w:color="auto"/>
            </w:tcBorders>
            <w:shd w:val="clear" w:color="auto" w:fill="auto"/>
            <w:noWrap/>
          </w:tcPr>
          <w:p w14:paraId="4112757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4053</w:t>
            </w:r>
          </w:p>
        </w:tc>
        <w:tc>
          <w:tcPr>
            <w:tcW w:w="1843" w:type="dxa"/>
            <w:tcBorders>
              <w:top w:val="nil"/>
              <w:left w:val="nil"/>
              <w:bottom w:val="single" w:sz="4" w:space="0" w:color="auto"/>
              <w:right w:val="single" w:sz="4" w:space="0" w:color="auto"/>
            </w:tcBorders>
            <w:shd w:val="clear" w:color="auto" w:fill="auto"/>
            <w:noWrap/>
          </w:tcPr>
          <w:p w14:paraId="7C3240F4"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4118</w:t>
            </w:r>
          </w:p>
        </w:tc>
      </w:tr>
      <w:tr w:rsidR="008A79F5" w:rsidRPr="0073594C" w14:paraId="7FD0C6D2"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61D0ACE"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13343E6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|2*fx_low –2* fy_high|</w:t>
            </w:r>
          </w:p>
        </w:tc>
        <w:tc>
          <w:tcPr>
            <w:tcW w:w="1842" w:type="dxa"/>
            <w:tcBorders>
              <w:top w:val="nil"/>
              <w:left w:val="nil"/>
              <w:bottom w:val="single" w:sz="4" w:space="0" w:color="auto"/>
              <w:right w:val="single" w:sz="4" w:space="0" w:color="auto"/>
            </w:tcBorders>
            <w:shd w:val="clear" w:color="auto" w:fill="auto"/>
            <w:noWrap/>
            <w:vAlign w:val="center"/>
          </w:tcPr>
          <w:p w14:paraId="564BC146"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|2*fx_high – 2*fy_low|</w:t>
            </w:r>
          </w:p>
        </w:tc>
        <w:tc>
          <w:tcPr>
            <w:tcW w:w="1985" w:type="dxa"/>
            <w:tcBorders>
              <w:top w:val="nil"/>
              <w:left w:val="nil"/>
              <w:bottom w:val="single" w:sz="4" w:space="0" w:color="auto"/>
              <w:right w:val="single" w:sz="4" w:space="0" w:color="auto"/>
            </w:tcBorders>
            <w:shd w:val="clear" w:color="auto" w:fill="auto"/>
            <w:noWrap/>
            <w:vAlign w:val="center"/>
          </w:tcPr>
          <w:p w14:paraId="334286ED"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|2*fx_low +2* fy_low|</w:t>
            </w:r>
          </w:p>
        </w:tc>
        <w:tc>
          <w:tcPr>
            <w:tcW w:w="1843" w:type="dxa"/>
            <w:tcBorders>
              <w:top w:val="nil"/>
              <w:left w:val="nil"/>
              <w:bottom w:val="single" w:sz="4" w:space="0" w:color="auto"/>
              <w:right w:val="single" w:sz="4" w:space="0" w:color="auto"/>
            </w:tcBorders>
            <w:shd w:val="clear" w:color="auto" w:fill="auto"/>
            <w:noWrap/>
            <w:vAlign w:val="center"/>
          </w:tcPr>
          <w:p w14:paraId="1A3F0C8A"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|2*fx_high +2* fy_high|</w:t>
            </w:r>
          </w:p>
        </w:tc>
      </w:tr>
      <w:tr w:rsidR="008A79F5" w:rsidRPr="0073594C" w14:paraId="3CE976D9"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7686B71"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lastRenderedPageBreak/>
              <w:t>IMD frequency limits (MHz)</w:t>
            </w:r>
          </w:p>
        </w:tc>
        <w:tc>
          <w:tcPr>
            <w:tcW w:w="1843" w:type="dxa"/>
            <w:tcBorders>
              <w:top w:val="nil"/>
              <w:left w:val="nil"/>
              <w:bottom w:val="single" w:sz="4" w:space="0" w:color="auto"/>
              <w:right w:val="single" w:sz="4" w:space="0" w:color="auto"/>
            </w:tcBorders>
            <w:shd w:val="clear" w:color="auto" w:fill="FFFFFF" w:themeFill="background1"/>
            <w:noWrap/>
          </w:tcPr>
          <w:p w14:paraId="4BEE78F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279</w:t>
            </w:r>
          </w:p>
        </w:tc>
        <w:tc>
          <w:tcPr>
            <w:tcW w:w="1842" w:type="dxa"/>
            <w:tcBorders>
              <w:top w:val="nil"/>
              <w:left w:val="nil"/>
              <w:bottom w:val="single" w:sz="4" w:space="0" w:color="auto"/>
              <w:right w:val="single" w:sz="4" w:space="0" w:color="auto"/>
            </w:tcBorders>
            <w:shd w:val="clear" w:color="auto" w:fill="auto"/>
            <w:noWrap/>
          </w:tcPr>
          <w:p w14:paraId="16A43876"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399</w:t>
            </w:r>
          </w:p>
        </w:tc>
        <w:tc>
          <w:tcPr>
            <w:tcW w:w="1985" w:type="dxa"/>
            <w:tcBorders>
              <w:top w:val="nil"/>
              <w:left w:val="nil"/>
              <w:bottom w:val="single" w:sz="4" w:space="0" w:color="auto"/>
              <w:right w:val="single" w:sz="4" w:space="0" w:color="auto"/>
            </w:tcBorders>
            <w:shd w:val="clear" w:color="auto" w:fill="auto"/>
            <w:noWrap/>
          </w:tcPr>
          <w:p w14:paraId="3516C356"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4387</w:t>
            </w:r>
          </w:p>
        </w:tc>
        <w:tc>
          <w:tcPr>
            <w:tcW w:w="1843" w:type="dxa"/>
            <w:tcBorders>
              <w:top w:val="nil"/>
              <w:left w:val="nil"/>
              <w:bottom w:val="single" w:sz="4" w:space="0" w:color="auto"/>
              <w:right w:val="single" w:sz="4" w:space="0" w:color="auto"/>
            </w:tcBorders>
            <w:shd w:val="clear" w:color="auto" w:fill="auto"/>
            <w:noWrap/>
          </w:tcPr>
          <w:p w14:paraId="4550841F"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4467</w:t>
            </w:r>
          </w:p>
        </w:tc>
      </w:tr>
      <w:tr w:rsidR="008A79F5" w:rsidRPr="0073594C" w14:paraId="3740C171"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38137A6"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6F40CCD2"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|3*fx_low –1* fy_high|</w:t>
            </w:r>
          </w:p>
        </w:tc>
        <w:tc>
          <w:tcPr>
            <w:tcW w:w="1842" w:type="dxa"/>
            <w:tcBorders>
              <w:top w:val="nil"/>
              <w:left w:val="nil"/>
              <w:bottom w:val="single" w:sz="4" w:space="0" w:color="auto"/>
              <w:right w:val="single" w:sz="4" w:space="0" w:color="auto"/>
            </w:tcBorders>
            <w:shd w:val="clear" w:color="auto" w:fill="auto"/>
            <w:noWrap/>
            <w:vAlign w:val="center"/>
          </w:tcPr>
          <w:p w14:paraId="23FE7540"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|3*fx_high – 1*fy_low|</w:t>
            </w:r>
          </w:p>
        </w:tc>
        <w:tc>
          <w:tcPr>
            <w:tcW w:w="1985" w:type="dxa"/>
            <w:tcBorders>
              <w:top w:val="nil"/>
              <w:left w:val="nil"/>
              <w:bottom w:val="single" w:sz="4" w:space="0" w:color="auto"/>
              <w:right w:val="single" w:sz="4" w:space="0" w:color="auto"/>
            </w:tcBorders>
            <w:shd w:val="clear" w:color="auto" w:fill="auto"/>
            <w:noWrap/>
            <w:vAlign w:val="center"/>
          </w:tcPr>
          <w:p w14:paraId="73E4CD85"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|3*fy_low – 1*fx_high|</w:t>
            </w:r>
          </w:p>
        </w:tc>
        <w:tc>
          <w:tcPr>
            <w:tcW w:w="1843" w:type="dxa"/>
            <w:tcBorders>
              <w:top w:val="nil"/>
              <w:left w:val="nil"/>
              <w:bottom w:val="single" w:sz="4" w:space="0" w:color="auto"/>
              <w:right w:val="single" w:sz="4" w:space="0" w:color="auto"/>
            </w:tcBorders>
            <w:shd w:val="clear" w:color="auto" w:fill="auto"/>
            <w:noWrap/>
            <w:vAlign w:val="center"/>
          </w:tcPr>
          <w:p w14:paraId="2BAD6D24"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|3*fy_high – 1*fx_low|</w:t>
            </w:r>
          </w:p>
        </w:tc>
      </w:tr>
      <w:tr w:rsidR="008A79F5" w:rsidRPr="0073594C" w14:paraId="755CDFDB"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A49CAD7"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tcPr>
          <w:p w14:paraId="0BF77C31"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3684</w:t>
            </w:r>
          </w:p>
        </w:tc>
        <w:tc>
          <w:tcPr>
            <w:tcW w:w="1842" w:type="dxa"/>
            <w:tcBorders>
              <w:top w:val="nil"/>
              <w:left w:val="nil"/>
              <w:bottom w:val="single" w:sz="4" w:space="0" w:color="auto"/>
              <w:right w:val="single" w:sz="4" w:space="0" w:color="auto"/>
            </w:tcBorders>
            <w:shd w:val="clear" w:color="auto" w:fill="auto"/>
            <w:noWrap/>
          </w:tcPr>
          <w:p w14:paraId="30640E5D"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3804</w:t>
            </w:r>
          </w:p>
        </w:tc>
        <w:tc>
          <w:tcPr>
            <w:tcW w:w="1985" w:type="dxa"/>
            <w:tcBorders>
              <w:top w:val="nil"/>
              <w:left w:val="nil"/>
              <w:bottom w:val="single" w:sz="4" w:space="0" w:color="auto"/>
              <w:right w:val="single" w:sz="4" w:space="0" w:color="auto"/>
            </w:tcBorders>
            <w:shd w:val="clear" w:color="auto" w:fill="auto"/>
            <w:noWrap/>
          </w:tcPr>
          <w:p w14:paraId="0987BFD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4053</w:t>
            </w:r>
          </w:p>
        </w:tc>
        <w:tc>
          <w:tcPr>
            <w:tcW w:w="1843" w:type="dxa"/>
            <w:tcBorders>
              <w:top w:val="nil"/>
              <w:left w:val="nil"/>
              <w:bottom w:val="single" w:sz="4" w:space="0" w:color="auto"/>
              <w:right w:val="single" w:sz="4" w:space="0" w:color="auto"/>
            </w:tcBorders>
            <w:shd w:val="clear" w:color="auto" w:fill="auto"/>
            <w:noWrap/>
          </w:tcPr>
          <w:p w14:paraId="37D805A2"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5828</w:t>
            </w:r>
          </w:p>
        </w:tc>
      </w:tr>
      <w:tr w:rsidR="008A79F5" w:rsidRPr="0073594C" w14:paraId="55F0CDC5"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704C3C2"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5CD68BD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|3*fx_low +1* fy_low|</w:t>
            </w:r>
          </w:p>
        </w:tc>
        <w:tc>
          <w:tcPr>
            <w:tcW w:w="1842" w:type="dxa"/>
            <w:tcBorders>
              <w:top w:val="nil"/>
              <w:left w:val="nil"/>
              <w:bottom w:val="single" w:sz="4" w:space="0" w:color="auto"/>
              <w:right w:val="single" w:sz="4" w:space="0" w:color="auto"/>
            </w:tcBorders>
            <w:shd w:val="clear" w:color="auto" w:fill="auto"/>
            <w:noWrap/>
            <w:vAlign w:val="center"/>
          </w:tcPr>
          <w:p w14:paraId="2DC0ABCD"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|3*fx_high +1* fy_high|</w:t>
            </w:r>
          </w:p>
        </w:tc>
        <w:tc>
          <w:tcPr>
            <w:tcW w:w="1985" w:type="dxa"/>
            <w:tcBorders>
              <w:top w:val="nil"/>
              <w:left w:val="nil"/>
              <w:bottom w:val="single" w:sz="4" w:space="0" w:color="auto"/>
              <w:right w:val="single" w:sz="4" w:space="0" w:color="auto"/>
            </w:tcBorders>
            <w:shd w:val="clear" w:color="auto" w:fill="auto"/>
            <w:noWrap/>
            <w:vAlign w:val="center"/>
          </w:tcPr>
          <w:p w14:paraId="538B9D61"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|3*fy_low + 1*fx_low|</w:t>
            </w:r>
          </w:p>
        </w:tc>
        <w:tc>
          <w:tcPr>
            <w:tcW w:w="1843" w:type="dxa"/>
            <w:tcBorders>
              <w:top w:val="nil"/>
              <w:left w:val="nil"/>
              <w:bottom w:val="single" w:sz="4" w:space="0" w:color="auto"/>
              <w:right w:val="single" w:sz="4" w:space="0" w:color="auto"/>
            </w:tcBorders>
            <w:shd w:val="clear" w:color="auto" w:fill="auto"/>
            <w:noWrap/>
            <w:vAlign w:val="center"/>
          </w:tcPr>
          <w:p w14:paraId="2E217E23"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|3*fy_high + 1*fx_high|</w:t>
            </w:r>
          </w:p>
        </w:tc>
      </w:tr>
      <w:tr w:rsidR="008A79F5" w:rsidRPr="0073594C" w14:paraId="5ACA0183"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212DC3B"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tcPr>
          <w:p w14:paraId="789778DB"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1994</w:t>
            </w:r>
          </w:p>
        </w:tc>
        <w:tc>
          <w:tcPr>
            <w:tcW w:w="1842" w:type="dxa"/>
            <w:tcBorders>
              <w:top w:val="nil"/>
              <w:left w:val="nil"/>
              <w:bottom w:val="single" w:sz="4" w:space="0" w:color="auto"/>
              <w:right w:val="single" w:sz="4" w:space="0" w:color="auto"/>
            </w:tcBorders>
            <w:shd w:val="clear" w:color="auto" w:fill="auto"/>
            <w:noWrap/>
          </w:tcPr>
          <w:p w14:paraId="660456F4"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2094</w:t>
            </w:r>
          </w:p>
        </w:tc>
        <w:tc>
          <w:tcPr>
            <w:tcW w:w="1985" w:type="dxa"/>
            <w:tcBorders>
              <w:top w:val="nil"/>
              <w:left w:val="nil"/>
              <w:bottom w:val="single" w:sz="4" w:space="0" w:color="auto"/>
              <w:right w:val="single" w:sz="4" w:space="0" w:color="auto"/>
            </w:tcBorders>
            <w:shd w:val="clear" w:color="auto" w:fill="auto"/>
            <w:noWrap/>
          </w:tcPr>
          <w:p w14:paraId="4F88AFF9"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4716</w:t>
            </w:r>
          </w:p>
        </w:tc>
        <w:tc>
          <w:tcPr>
            <w:tcW w:w="1843" w:type="dxa"/>
            <w:tcBorders>
              <w:top w:val="nil"/>
              <w:left w:val="nil"/>
              <w:bottom w:val="single" w:sz="4" w:space="0" w:color="auto"/>
              <w:right w:val="single" w:sz="4" w:space="0" w:color="auto"/>
            </w:tcBorders>
            <w:shd w:val="clear" w:color="auto" w:fill="auto"/>
            <w:noWrap/>
          </w:tcPr>
          <w:p w14:paraId="49D3BB6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4816</w:t>
            </w:r>
          </w:p>
        </w:tc>
      </w:tr>
      <w:tr w:rsidR="008A79F5" w:rsidRPr="0073594C" w14:paraId="19BE1959"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2A8F248"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76637903"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|fx_low – 4*fy_high|</w:t>
            </w:r>
          </w:p>
        </w:tc>
        <w:tc>
          <w:tcPr>
            <w:tcW w:w="1842" w:type="dxa"/>
            <w:tcBorders>
              <w:top w:val="nil"/>
              <w:left w:val="nil"/>
              <w:bottom w:val="single" w:sz="4" w:space="0" w:color="auto"/>
              <w:right w:val="single" w:sz="4" w:space="0" w:color="auto"/>
            </w:tcBorders>
            <w:shd w:val="clear" w:color="auto" w:fill="auto"/>
            <w:noWrap/>
            <w:vAlign w:val="center"/>
          </w:tcPr>
          <w:p w14:paraId="61266585"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|fx_high – 4*fy_low|</w:t>
            </w:r>
          </w:p>
        </w:tc>
        <w:tc>
          <w:tcPr>
            <w:tcW w:w="1985" w:type="dxa"/>
            <w:tcBorders>
              <w:top w:val="nil"/>
              <w:left w:val="nil"/>
              <w:bottom w:val="single" w:sz="4" w:space="0" w:color="auto"/>
              <w:right w:val="single" w:sz="4" w:space="0" w:color="auto"/>
            </w:tcBorders>
            <w:shd w:val="clear" w:color="auto" w:fill="auto"/>
            <w:noWrap/>
            <w:vAlign w:val="center"/>
          </w:tcPr>
          <w:p w14:paraId="19117BDB"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|fy_low – 4*fx_high|</w:t>
            </w:r>
          </w:p>
        </w:tc>
        <w:tc>
          <w:tcPr>
            <w:tcW w:w="1843" w:type="dxa"/>
            <w:tcBorders>
              <w:top w:val="nil"/>
              <w:left w:val="nil"/>
              <w:bottom w:val="single" w:sz="4" w:space="0" w:color="auto"/>
              <w:right w:val="single" w:sz="4" w:space="0" w:color="auto"/>
            </w:tcBorders>
            <w:shd w:val="clear" w:color="auto" w:fill="auto"/>
            <w:noWrap/>
            <w:vAlign w:val="center"/>
          </w:tcPr>
          <w:p w14:paraId="4EC9408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|fy_high – 4*fx_low|</w:t>
            </w:r>
          </w:p>
        </w:tc>
      </w:tr>
      <w:tr w:rsidR="008A79F5" w:rsidRPr="0073594C" w14:paraId="543A074D"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CDF20AF"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tcPr>
          <w:p w14:paraId="06F599A4"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942</w:t>
            </w:r>
          </w:p>
        </w:tc>
        <w:tc>
          <w:tcPr>
            <w:tcW w:w="1842" w:type="dxa"/>
            <w:tcBorders>
              <w:top w:val="nil"/>
              <w:left w:val="nil"/>
              <w:bottom w:val="single" w:sz="4" w:space="0" w:color="auto"/>
              <w:right w:val="single" w:sz="4" w:space="0" w:color="auto"/>
            </w:tcBorders>
            <w:shd w:val="clear" w:color="auto" w:fill="auto"/>
            <w:noWrap/>
          </w:tcPr>
          <w:p w14:paraId="1713E7A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1097</w:t>
            </w:r>
          </w:p>
        </w:tc>
        <w:tc>
          <w:tcPr>
            <w:tcW w:w="1985" w:type="dxa"/>
            <w:tcBorders>
              <w:top w:val="nil"/>
              <w:left w:val="nil"/>
              <w:bottom w:val="single" w:sz="4" w:space="0" w:color="auto"/>
              <w:right w:val="single" w:sz="4" w:space="0" w:color="auto"/>
            </w:tcBorders>
            <w:shd w:val="clear" w:color="auto" w:fill="auto"/>
            <w:noWrap/>
          </w:tcPr>
          <w:p w14:paraId="71AB62B6"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6082</w:t>
            </w:r>
          </w:p>
        </w:tc>
        <w:tc>
          <w:tcPr>
            <w:tcW w:w="1843" w:type="dxa"/>
            <w:tcBorders>
              <w:top w:val="nil"/>
              <w:left w:val="nil"/>
              <w:bottom w:val="single" w:sz="4" w:space="0" w:color="auto"/>
              <w:right w:val="single" w:sz="4" w:space="0" w:color="auto"/>
            </w:tcBorders>
            <w:shd w:val="clear" w:color="auto" w:fill="auto"/>
            <w:noWrap/>
          </w:tcPr>
          <w:p w14:paraId="56F6C6EB"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6177</w:t>
            </w:r>
          </w:p>
        </w:tc>
      </w:tr>
      <w:tr w:rsidR="008A79F5" w:rsidRPr="0073594C" w14:paraId="10A7E534"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136FE52"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45C77877"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|fx_low + 4*fy_low|</w:t>
            </w:r>
          </w:p>
        </w:tc>
        <w:tc>
          <w:tcPr>
            <w:tcW w:w="1842" w:type="dxa"/>
            <w:tcBorders>
              <w:top w:val="nil"/>
              <w:left w:val="nil"/>
              <w:bottom w:val="single" w:sz="4" w:space="0" w:color="auto"/>
              <w:right w:val="single" w:sz="4" w:space="0" w:color="auto"/>
            </w:tcBorders>
            <w:shd w:val="clear" w:color="auto" w:fill="auto"/>
            <w:noWrap/>
            <w:vAlign w:val="center"/>
          </w:tcPr>
          <w:p w14:paraId="10653D8F"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|fx_high + 4*fy_high|</w:t>
            </w:r>
          </w:p>
        </w:tc>
        <w:tc>
          <w:tcPr>
            <w:tcW w:w="1985" w:type="dxa"/>
            <w:tcBorders>
              <w:top w:val="nil"/>
              <w:left w:val="nil"/>
              <w:bottom w:val="single" w:sz="4" w:space="0" w:color="auto"/>
              <w:right w:val="single" w:sz="4" w:space="0" w:color="auto"/>
            </w:tcBorders>
            <w:shd w:val="clear" w:color="auto" w:fill="auto"/>
            <w:noWrap/>
            <w:vAlign w:val="center"/>
          </w:tcPr>
          <w:p w14:paraId="16F73FA3"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|fy_low + 4*fx_low|</w:t>
            </w:r>
          </w:p>
        </w:tc>
        <w:tc>
          <w:tcPr>
            <w:tcW w:w="1843" w:type="dxa"/>
            <w:tcBorders>
              <w:top w:val="nil"/>
              <w:left w:val="nil"/>
              <w:bottom w:val="single" w:sz="4" w:space="0" w:color="auto"/>
              <w:right w:val="single" w:sz="4" w:space="0" w:color="auto"/>
            </w:tcBorders>
            <w:shd w:val="clear" w:color="auto" w:fill="auto"/>
            <w:noWrap/>
            <w:vAlign w:val="center"/>
          </w:tcPr>
          <w:p w14:paraId="26511BE5"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|fy_high + 4*fx_high|</w:t>
            </w:r>
          </w:p>
        </w:tc>
      </w:tr>
      <w:tr w:rsidR="008A79F5" w:rsidRPr="0073594C" w14:paraId="65004816"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410BA89"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tcPr>
          <w:p w14:paraId="60D0C78D"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4347</w:t>
            </w:r>
          </w:p>
        </w:tc>
        <w:tc>
          <w:tcPr>
            <w:tcW w:w="1842" w:type="dxa"/>
            <w:tcBorders>
              <w:top w:val="nil"/>
              <w:left w:val="nil"/>
              <w:bottom w:val="single" w:sz="4" w:space="0" w:color="auto"/>
              <w:right w:val="single" w:sz="4" w:space="0" w:color="auto"/>
            </w:tcBorders>
            <w:shd w:val="clear" w:color="auto" w:fill="auto"/>
            <w:noWrap/>
          </w:tcPr>
          <w:p w14:paraId="44844563"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4502</w:t>
            </w:r>
          </w:p>
        </w:tc>
        <w:tc>
          <w:tcPr>
            <w:tcW w:w="1985" w:type="dxa"/>
            <w:tcBorders>
              <w:top w:val="nil"/>
              <w:left w:val="nil"/>
              <w:bottom w:val="single" w:sz="4" w:space="0" w:color="auto"/>
              <w:right w:val="single" w:sz="4" w:space="0" w:color="auto"/>
            </w:tcBorders>
            <w:shd w:val="clear" w:color="auto" w:fill="auto"/>
            <w:noWrap/>
          </w:tcPr>
          <w:p w14:paraId="2166C6A7"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7443</w:t>
            </w:r>
          </w:p>
        </w:tc>
        <w:tc>
          <w:tcPr>
            <w:tcW w:w="1843" w:type="dxa"/>
            <w:tcBorders>
              <w:top w:val="nil"/>
              <w:left w:val="nil"/>
              <w:bottom w:val="single" w:sz="4" w:space="0" w:color="auto"/>
              <w:right w:val="single" w:sz="4" w:space="0" w:color="auto"/>
            </w:tcBorders>
            <w:shd w:val="clear" w:color="auto" w:fill="auto"/>
            <w:noWrap/>
          </w:tcPr>
          <w:p w14:paraId="7EDFA66B"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7538</w:t>
            </w:r>
          </w:p>
        </w:tc>
      </w:tr>
      <w:tr w:rsidR="008A79F5" w:rsidRPr="0073594C" w14:paraId="50AA1D1E"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6DA5F83"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128F1788"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|2*fx_low – 3*fy_high|</w:t>
            </w:r>
          </w:p>
        </w:tc>
        <w:tc>
          <w:tcPr>
            <w:tcW w:w="1842" w:type="dxa"/>
            <w:tcBorders>
              <w:top w:val="nil"/>
              <w:left w:val="nil"/>
              <w:bottom w:val="single" w:sz="4" w:space="0" w:color="auto"/>
              <w:right w:val="single" w:sz="4" w:space="0" w:color="auto"/>
            </w:tcBorders>
            <w:shd w:val="clear" w:color="auto" w:fill="auto"/>
            <w:noWrap/>
            <w:vAlign w:val="center"/>
          </w:tcPr>
          <w:p w14:paraId="16868850"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|2*fx_high – 3*fy_low|</w:t>
            </w:r>
          </w:p>
        </w:tc>
        <w:tc>
          <w:tcPr>
            <w:tcW w:w="1985" w:type="dxa"/>
            <w:tcBorders>
              <w:top w:val="nil"/>
              <w:left w:val="nil"/>
              <w:bottom w:val="single" w:sz="4" w:space="0" w:color="auto"/>
              <w:right w:val="single" w:sz="4" w:space="0" w:color="auto"/>
            </w:tcBorders>
            <w:shd w:val="clear" w:color="auto" w:fill="auto"/>
            <w:noWrap/>
            <w:vAlign w:val="center"/>
          </w:tcPr>
          <w:p w14:paraId="4228189D"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|2*fy_low – 3*fx_high|</w:t>
            </w:r>
          </w:p>
        </w:tc>
        <w:tc>
          <w:tcPr>
            <w:tcW w:w="1843" w:type="dxa"/>
            <w:tcBorders>
              <w:top w:val="nil"/>
              <w:left w:val="nil"/>
              <w:bottom w:val="single" w:sz="4" w:space="0" w:color="auto"/>
              <w:right w:val="single" w:sz="4" w:space="0" w:color="auto"/>
            </w:tcBorders>
            <w:shd w:val="clear" w:color="auto" w:fill="auto"/>
            <w:noWrap/>
            <w:vAlign w:val="center"/>
          </w:tcPr>
          <w:p w14:paraId="174517A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|2*fy_high – 3*fx_low|</w:t>
            </w:r>
          </w:p>
        </w:tc>
      </w:tr>
      <w:tr w:rsidR="008A79F5" w:rsidRPr="0073594C" w14:paraId="344D8903"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92BD680"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tcPr>
          <w:p w14:paraId="11D0B4B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1431</w:t>
            </w:r>
          </w:p>
        </w:tc>
        <w:tc>
          <w:tcPr>
            <w:tcW w:w="1842" w:type="dxa"/>
            <w:tcBorders>
              <w:top w:val="nil"/>
              <w:left w:val="nil"/>
              <w:bottom w:val="single" w:sz="4" w:space="0" w:color="auto"/>
              <w:right w:val="single" w:sz="4" w:space="0" w:color="auto"/>
            </w:tcBorders>
            <w:shd w:val="clear" w:color="auto" w:fill="auto"/>
            <w:noWrap/>
          </w:tcPr>
          <w:p w14:paraId="0EB247A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1296</w:t>
            </w:r>
          </w:p>
        </w:tc>
        <w:tc>
          <w:tcPr>
            <w:tcW w:w="1985" w:type="dxa"/>
            <w:tcBorders>
              <w:top w:val="nil"/>
              <w:left w:val="nil"/>
              <w:bottom w:val="single" w:sz="4" w:space="0" w:color="auto"/>
              <w:right w:val="single" w:sz="4" w:space="0" w:color="auto"/>
            </w:tcBorders>
            <w:shd w:val="clear" w:color="auto" w:fill="auto"/>
            <w:noWrap/>
          </w:tcPr>
          <w:p w14:paraId="68744DE0"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3689</w:t>
            </w:r>
          </w:p>
        </w:tc>
        <w:tc>
          <w:tcPr>
            <w:tcW w:w="1843" w:type="dxa"/>
            <w:tcBorders>
              <w:top w:val="nil"/>
              <w:left w:val="nil"/>
              <w:bottom w:val="single" w:sz="4" w:space="0" w:color="auto"/>
              <w:right w:val="single" w:sz="4" w:space="0" w:color="auto"/>
            </w:tcBorders>
            <w:shd w:val="clear" w:color="auto" w:fill="auto"/>
            <w:noWrap/>
          </w:tcPr>
          <w:p w14:paraId="50DC73A6"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3804</w:t>
            </w:r>
          </w:p>
        </w:tc>
      </w:tr>
      <w:tr w:rsidR="008A79F5" w:rsidRPr="0073594C" w14:paraId="3E57CED7"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D8E0C89"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6D83B271"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|2*fx_low + 3*fy_low|</w:t>
            </w:r>
          </w:p>
        </w:tc>
        <w:tc>
          <w:tcPr>
            <w:tcW w:w="1842" w:type="dxa"/>
            <w:tcBorders>
              <w:top w:val="nil"/>
              <w:left w:val="nil"/>
              <w:bottom w:val="single" w:sz="4" w:space="0" w:color="auto"/>
              <w:right w:val="single" w:sz="4" w:space="0" w:color="auto"/>
            </w:tcBorders>
            <w:shd w:val="clear" w:color="auto" w:fill="auto"/>
            <w:noWrap/>
            <w:vAlign w:val="center"/>
          </w:tcPr>
          <w:p w14:paraId="70618E9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|2*fx_high + 3*fy_high|</w:t>
            </w:r>
          </w:p>
        </w:tc>
        <w:tc>
          <w:tcPr>
            <w:tcW w:w="1985" w:type="dxa"/>
            <w:tcBorders>
              <w:top w:val="nil"/>
              <w:left w:val="nil"/>
              <w:bottom w:val="single" w:sz="4" w:space="0" w:color="auto"/>
              <w:right w:val="single" w:sz="4" w:space="0" w:color="auto"/>
            </w:tcBorders>
            <w:shd w:val="clear" w:color="auto" w:fill="auto"/>
            <w:noWrap/>
            <w:vAlign w:val="center"/>
          </w:tcPr>
          <w:p w14:paraId="69A8F6B9"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|2*fy_low + 3*fx_low|</w:t>
            </w:r>
          </w:p>
        </w:tc>
        <w:tc>
          <w:tcPr>
            <w:tcW w:w="1843" w:type="dxa"/>
            <w:tcBorders>
              <w:top w:val="nil"/>
              <w:left w:val="nil"/>
              <w:bottom w:val="single" w:sz="4" w:space="0" w:color="auto"/>
              <w:right w:val="single" w:sz="4" w:space="0" w:color="auto"/>
            </w:tcBorders>
            <w:shd w:val="clear" w:color="auto" w:fill="auto"/>
            <w:noWrap/>
            <w:vAlign w:val="center"/>
          </w:tcPr>
          <w:p w14:paraId="120E0162"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|2*fy_high + 3*fx_high|</w:t>
            </w:r>
          </w:p>
        </w:tc>
      </w:tr>
      <w:tr w:rsidR="008A79F5" w:rsidRPr="0073594C" w14:paraId="7FD0E8A0"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9A6D776"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tcPr>
          <w:p w14:paraId="20A49D0A"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6411</w:t>
            </w:r>
          </w:p>
        </w:tc>
        <w:tc>
          <w:tcPr>
            <w:tcW w:w="1842" w:type="dxa"/>
            <w:tcBorders>
              <w:top w:val="nil"/>
              <w:left w:val="nil"/>
              <w:bottom w:val="single" w:sz="4" w:space="0" w:color="auto"/>
              <w:right w:val="single" w:sz="4" w:space="0" w:color="auto"/>
            </w:tcBorders>
            <w:shd w:val="clear" w:color="auto" w:fill="auto"/>
            <w:noWrap/>
          </w:tcPr>
          <w:p w14:paraId="662953EF"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6526</w:t>
            </w:r>
          </w:p>
        </w:tc>
        <w:tc>
          <w:tcPr>
            <w:tcW w:w="1985" w:type="dxa"/>
            <w:tcBorders>
              <w:top w:val="nil"/>
              <w:left w:val="nil"/>
              <w:bottom w:val="single" w:sz="4" w:space="0" w:color="auto"/>
              <w:right w:val="single" w:sz="4" w:space="0" w:color="auto"/>
            </w:tcBorders>
            <w:shd w:val="clear" w:color="auto" w:fill="auto"/>
            <w:noWrap/>
          </w:tcPr>
          <w:p w14:paraId="5A85E6B7"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5379</w:t>
            </w:r>
          </w:p>
        </w:tc>
        <w:tc>
          <w:tcPr>
            <w:tcW w:w="1843" w:type="dxa"/>
            <w:tcBorders>
              <w:top w:val="nil"/>
              <w:left w:val="nil"/>
              <w:bottom w:val="single" w:sz="4" w:space="0" w:color="auto"/>
              <w:right w:val="single" w:sz="4" w:space="0" w:color="auto"/>
            </w:tcBorders>
            <w:shd w:val="clear" w:color="auto" w:fill="auto"/>
            <w:noWrap/>
          </w:tcPr>
          <w:p w14:paraId="5DF0F416"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5514</w:t>
            </w:r>
          </w:p>
        </w:tc>
      </w:tr>
    </w:tbl>
    <w:p w14:paraId="0C792CE7" w14:textId="77777777" w:rsidR="008A79F5" w:rsidRPr="0073594C" w:rsidRDefault="008A79F5" w:rsidP="008A79F5">
      <w:pPr>
        <w:rPr>
          <w:lang w:eastAsia="ko-KR"/>
        </w:rPr>
      </w:pPr>
    </w:p>
    <w:p w14:paraId="1FBC4740" w14:textId="37482F4F" w:rsidR="008A79F5" w:rsidRPr="0073594C" w:rsidRDefault="008A79F5" w:rsidP="008A79F5">
      <w:pPr>
        <w:jc w:val="center"/>
        <w:rPr>
          <w:lang w:eastAsia="zh-CN"/>
        </w:rPr>
      </w:pPr>
      <w:r w:rsidRPr="0073594C">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22</w:t>
      </w:r>
      <w:r w:rsidRPr="0073594C">
        <w:rPr>
          <w:rFonts w:ascii="Arial" w:hAnsi="Arial" w:cs="Arial"/>
          <w:b/>
          <w:bCs/>
          <w:lang w:val="en-US" w:eastAsia="zh-CN"/>
        </w:rPr>
        <w:t>.2</w:t>
      </w:r>
      <w:r w:rsidRPr="0073594C">
        <w:rPr>
          <w:rFonts w:ascii="Arial" w:hAnsi="Arial" w:cs="Arial"/>
          <w:b/>
          <w:bCs/>
          <w:lang w:val="en-US"/>
        </w:rPr>
        <w:t>.</w:t>
      </w:r>
      <w:r w:rsidRPr="0073594C">
        <w:rPr>
          <w:rFonts w:ascii="Arial" w:hAnsi="Arial" w:cs="Arial" w:hint="eastAsia"/>
          <w:b/>
          <w:bCs/>
          <w:lang w:val="en-US" w:eastAsia="zh-CN"/>
        </w:rPr>
        <w:t>2</w:t>
      </w:r>
      <w:r w:rsidRPr="0073594C">
        <w:rPr>
          <w:rFonts w:ascii="Arial" w:hAnsi="Arial" w:cs="Arial"/>
          <w:b/>
          <w:bCs/>
          <w:lang w:val="en-US"/>
        </w:rPr>
        <w:t xml:space="preserve">-2: Band </w:t>
      </w:r>
      <w:r w:rsidRPr="0073594C">
        <w:rPr>
          <w:rFonts w:ascii="Arial" w:hAnsi="Arial" w:cs="Arial"/>
          <w:b/>
          <w:bCs/>
          <w:lang w:val="en-US" w:eastAsia="zh-CN"/>
        </w:rPr>
        <w:t>n70</w:t>
      </w:r>
      <w:r w:rsidRPr="0073594C">
        <w:rPr>
          <w:rFonts w:ascii="Arial" w:hAnsi="Arial" w:cs="Arial"/>
          <w:b/>
          <w:bCs/>
          <w:lang w:val="en-US"/>
        </w:rPr>
        <w:t xml:space="preserve"> and Band </w:t>
      </w:r>
      <w:r w:rsidRPr="0073594C">
        <w:rPr>
          <w:rFonts w:ascii="Arial" w:hAnsi="Arial" w:cs="Arial"/>
          <w:b/>
          <w:bCs/>
          <w:lang w:val="en-US" w:eastAsia="zh-CN"/>
        </w:rPr>
        <w:t>n77</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harmonics and IMD products</w:t>
      </w:r>
    </w:p>
    <w:tbl>
      <w:tblPr>
        <w:tblW w:w="10060" w:type="dxa"/>
        <w:tblInd w:w="113" w:type="dxa"/>
        <w:tblLook w:val="04A0" w:firstRow="1" w:lastRow="0" w:firstColumn="1" w:lastColumn="0" w:noHBand="0" w:noVBand="1"/>
      </w:tblPr>
      <w:tblGrid>
        <w:gridCol w:w="2547"/>
        <w:gridCol w:w="1843"/>
        <w:gridCol w:w="1842"/>
        <w:gridCol w:w="1985"/>
        <w:gridCol w:w="1843"/>
      </w:tblGrid>
      <w:tr w:rsidR="008A79F5" w:rsidRPr="0073594C" w14:paraId="08EC1A72" w14:textId="77777777" w:rsidTr="00BC1FE2">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0637F9" w14:textId="77777777" w:rsidR="008A79F5" w:rsidRPr="0073594C" w:rsidRDefault="008A79F5" w:rsidP="00BC1FE2">
            <w:pPr>
              <w:spacing w:after="0"/>
              <w:rPr>
                <w:rFonts w:ascii="Arial" w:hAnsi="Arial" w:cs="Arial"/>
                <w:b/>
                <w:bCs/>
                <w:color w:val="000000"/>
                <w:sz w:val="18"/>
                <w:szCs w:val="18"/>
                <w:lang w:val="en-US" w:eastAsia="ja-JP"/>
              </w:rPr>
            </w:pPr>
            <w:r w:rsidRPr="0073594C">
              <w:rPr>
                <w:rFonts w:ascii="Arial" w:hAnsi="Arial" w:cs="Arial"/>
                <w:b/>
                <w:bCs/>
                <w:color w:val="000000"/>
                <w:sz w:val="18"/>
                <w:szCs w:val="18"/>
                <w:lang w:val="en-US" w:eastAsia="ja-JP"/>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2A9DF724" w14:textId="77777777" w:rsidR="008A79F5" w:rsidRPr="0073594C" w:rsidRDefault="008A79F5" w:rsidP="00BC1FE2">
            <w:pPr>
              <w:spacing w:after="0"/>
              <w:jc w:val="center"/>
              <w:rPr>
                <w:rFonts w:ascii="Arial" w:hAnsi="Arial" w:cs="Arial"/>
                <w:b/>
                <w:bCs/>
                <w:color w:val="000000"/>
                <w:sz w:val="18"/>
                <w:szCs w:val="18"/>
                <w:lang w:val="en-US" w:eastAsia="ja-JP"/>
              </w:rPr>
            </w:pPr>
            <w:r w:rsidRPr="0073594C">
              <w:rPr>
                <w:rFonts w:ascii="Arial" w:hAnsi="Arial" w:cs="Arial"/>
                <w:b/>
                <w:bCs/>
                <w:color w:val="000000"/>
                <w:sz w:val="18"/>
                <w:szCs w:val="18"/>
                <w:lang w:val="en-US" w:eastAsia="ja-JP"/>
              </w:rPr>
              <w:t>f1_low</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091EF5F3" w14:textId="77777777" w:rsidR="008A79F5" w:rsidRPr="0073594C" w:rsidRDefault="008A79F5" w:rsidP="00BC1FE2">
            <w:pPr>
              <w:spacing w:after="0"/>
              <w:jc w:val="center"/>
              <w:rPr>
                <w:rFonts w:ascii="Arial" w:hAnsi="Arial" w:cs="Arial"/>
                <w:b/>
                <w:bCs/>
                <w:color w:val="000000"/>
                <w:sz w:val="18"/>
                <w:szCs w:val="18"/>
                <w:lang w:val="en-US" w:eastAsia="ja-JP"/>
              </w:rPr>
            </w:pPr>
            <w:r w:rsidRPr="0073594C">
              <w:rPr>
                <w:rFonts w:ascii="Arial" w:hAnsi="Arial" w:cs="Arial"/>
                <w:b/>
                <w:bCs/>
                <w:color w:val="000000"/>
                <w:sz w:val="18"/>
                <w:szCs w:val="18"/>
                <w:lang w:val="en-US" w:eastAsia="ja-JP"/>
              </w:rPr>
              <w:t>f1_high</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03CE24E7" w14:textId="77777777" w:rsidR="008A79F5" w:rsidRPr="0073594C" w:rsidRDefault="008A79F5" w:rsidP="00BC1FE2">
            <w:pPr>
              <w:spacing w:after="0"/>
              <w:jc w:val="center"/>
              <w:rPr>
                <w:rFonts w:ascii="Arial" w:hAnsi="Arial" w:cs="Arial"/>
                <w:b/>
                <w:bCs/>
                <w:color w:val="000000"/>
                <w:sz w:val="18"/>
                <w:szCs w:val="18"/>
                <w:lang w:val="en-US" w:eastAsia="ja-JP"/>
              </w:rPr>
            </w:pPr>
            <w:r w:rsidRPr="0073594C">
              <w:rPr>
                <w:rFonts w:ascii="Arial" w:hAnsi="Arial" w:cs="Arial"/>
                <w:b/>
                <w:bCs/>
                <w:color w:val="000000"/>
                <w:sz w:val="18"/>
                <w:szCs w:val="18"/>
                <w:lang w:val="en-US" w:eastAsia="ja-JP"/>
              </w:rPr>
              <w:t>f2_low</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166A592F" w14:textId="77777777" w:rsidR="008A79F5" w:rsidRPr="0073594C" w:rsidRDefault="008A79F5" w:rsidP="00BC1FE2">
            <w:pPr>
              <w:spacing w:after="0"/>
              <w:jc w:val="center"/>
              <w:rPr>
                <w:rFonts w:ascii="Arial" w:hAnsi="Arial" w:cs="Arial"/>
                <w:b/>
                <w:bCs/>
                <w:color w:val="000000"/>
                <w:sz w:val="18"/>
                <w:szCs w:val="18"/>
                <w:lang w:val="en-US" w:eastAsia="ja-JP"/>
              </w:rPr>
            </w:pPr>
            <w:r w:rsidRPr="0073594C">
              <w:rPr>
                <w:rFonts w:ascii="Arial" w:hAnsi="Arial" w:cs="Arial"/>
                <w:b/>
                <w:bCs/>
                <w:color w:val="000000"/>
                <w:sz w:val="18"/>
                <w:szCs w:val="18"/>
                <w:lang w:val="en-US" w:eastAsia="ja-JP"/>
              </w:rPr>
              <w:t>f2_high</w:t>
            </w:r>
          </w:p>
        </w:tc>
      </w:tr>
      <w:tr w:rsidR="008A79F5" w:rsidRPr="0073594C" w14:paraId="1A798F3A"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4BF4DFF"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UL frequencies (MHz)</w:t>
            </w:r>
          </w:p>
        </w:tc>
        <w:tc>
          <w:tcPr>
            <w:tcW w:w="1843" w:type="dxa"/>
            <w:tcBorders>
              <w:top w:val="nil"/>
              <w:left w:val="nil"/>
              <w:bottom w:val="single" w:sz="4" w:space="0" w:color="auto"/>
              <w:right w:val="single" w:sz="4" w:space="0" w:color="auto"/>
            </w:tcBorders>
            <w:shd w:val="clear" w:color="auto" w:fill="auto"/>
            <w:noWrap/>
          </w:tcPr>
          <w:p w14:paraId="1A200D86"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1695</w:t>
            </w:r>
          </w:p>
        </w:tc>
        <w:tc>
          <w:tcPr>
            <w:tcW w:w="1842" w:type="dxa"/>
            <w:tcBorders>
              <w:top w:val="nil"/>
              <w:left w:val="nil"/>
              <w:bottom w:val="single" w:sz="4" w:space="0" w:color="auto"/>
              <w:right w:val="single" w:sz="4" w:space="0" w:color="auto"/>
            </w:tcBorders>
            <w:shd w:val="clear" w:color="auto" w:fill="auto"/>
            <w:noWrap/>
          </w:tcPr>
          <w:p w14:paraId="5AB39802"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1710</w:t>
            </w:r>
          </w:p>
        </w:tc>
        <w:tc>
          <w:tcPr>
            <w:tcW w:w="1985" w:type="dxa"/>
            <w:tcBorders>
              <w:top w:val="nil"/>
              <w:left w:val="nil"/>
              <w:bottom w:val="single" w:sz="4" w:space="0" w:color="auto"/>
              <w:right w:val="single" w:sz="4" w:space="0" w:color="auto"/>
            </w:tcBorders>
            <w:shd w:val="clear" w:color="auto" w:fill="auto"/>
            <w:noWrap/>
            <w:vAlign w:val="center"/>
          </w:tcPr>
          <w:p w14:paraId="36DB65C2"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3300</w:t>
            </w:r>
          </w:p>
        </w:tc>
        <w:tc>
          <w:tcPr>
            <w:tcW w:w="1843" w:type="dxa"/>
            <w:tcBorders>
              <w:top w:val="nil"/>
              <w:left w:val="nil"/>
              <w:bottom w:val="single" w:sz="4" w:space="0" w:color="auto"/>
              <w:right w:val="single" w:sz="4" w:space="0" w:color="auto"/>
            </w:tcBorders>
            <w:shd w:val="clear" w:color="auto" w:fill="auto"/>
            <w:noWrap/>
            <w:vAlign w:val="center"/>
          </w:tcPr>
          <w:p w14:paraId="19DBA5EF"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4200</w:t>
            </w:r>
          </w:p>
        </w:tc>
      </w:tr>
      <w:tr w:rsidR="008A79F5" w:rsidRPr="0073594C" w14:paraId="180DA215"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4786FE6"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2nd order IMD products</w:t>
            </w:r>
          </w:p>
        </w:tc>
        <w:tc>
          <w:tcPr>
            <w:tcW w:w="1843" w:type="dxa"/>
            <w:tcBorders>
              <w:top w:val="nil"/>
              <w:left w:val="nil"/>
              <w:bottom w:val="single" w:sz="4" w:space="0" w:color="auto"/>
              <w:right w:val="single" w:sz="4" w:space="0" w:color="auto"/>
            </w:tcBorders>
            <w:shd w:val="clear" w:color="auto" w:fill="auto"/>
            <w:noWrap/>
            <w:vAlign w:val="center"/>
          </w:tcPr>
          <w:p w14:paraId="5B699D80"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|fy_high – fx_low|</w:t>
            </w:r>
          </w:p>
        </w:tc>
        <w:tc>
          <w:tcPr>
            <w:tcW w:w="1842" w:type="dxa"/>
            <w:tcBorders>
              <w:top w:val="nil"/>
              <w:left w:val="nil"/>
              <w:bottom w:val="single" w:sz="4" w:space="0" w:color="auto"/>
              <w:right w:val="single" w:sz="4" w:space="0" w:color="auto"/>
            </w:tcBorders>
            <w:shd w:val="clear" w:color="auto" w:fill="auto"/>
            <w:noWrap/>
            <w:vAlign w:val="center"/>
          </w:tcPr>
          <w:p w14:paraId="7DCC1442"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|fy_low – fx_high|</w:t>
            </w:r>
          </w:p>
        </w:tc>
        <w:tc>
          <w:tcPr>
            <w:tcW w:w="1985" w:type="dxa"/>
            <w:tcBorders>
              <w:top w:val="nil"/>
              <w:left w:val="nil"/>
              <w:bottom w:val="single" w:sz="4" w:space="0" w:color="auto"/>
              <w:right w:val="single" w:sz="4" w:space="0" w:color="auto"/>
            </w:tcBorders>
            <w:shd w:val="clear" w:color="auto" w:fill="auto"/>
            <w:noWrap/>
            <w:vAlign w:val="center"/>
          </w:tcPr>
          <w:p w14:paraId="1932233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|fy_low + fx_low|</w:t>
            </w:r>
          </w:p>
        </w:tc>
        <w:tc>
          <w:tcPr>
            <w:tcW w:w="1843" w:type="dxa"/>
            <w:tcBorders>
              <w:top w:val="nil"/>
              <w:left w:val="nil"/>
              <w:bottom w:val="single" w:sz="4" w:space="0" w:color="auto"/>
              <w:right w:val="single" w:sz="4" w:space="0" w:color="auto"/>
            </w:tcBorders>
            <w:shd w:val="clear" w:color="auto" w:fill="auto"/>
            <w:noWrap/>
            <w:vAlign w:val="center"/>
          </w:tcPr>
          <w:p w14:paraId="337E86FF"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|fy_high + fx_high|</w:t>
            </w:r>
          </w:p>
        </w:tc>
      </w:tr>
      <w:tr w:rsidR="008A79F5" w:rsidRPr="0073594C" w14:paraId="259747B2"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E0FB101"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1B06681B"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1740</w:t>
            </w:r>
          </w:p>
        </w:tc>
        <w:tc>
          <w:tcPr>
            <w:tcW w:w="1842" w:type="dxa"/>
            <w:tcBorders>
              <w:top w:val="nil"/>
              <w:left w:val="nil"/>
              <w:bottom w:val="single" w:sz="4" w:space="0" w:color="auto"/>
              <w:right w:val="single" w:sz="4" w:space="0" w:color="auto"/>
            </w:tcBorders>
            <w:shd w:val="clear" w:color="auto" w:fill="auto"/>
            <w:noWrap/>
            <w:vAlign w:val="bottom"/>
          </w:tcPr>
          <w:p w14:paraId="5FD48722"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1855</w:t>
            </w:r>
          </w:p>
        </w:tc>
        <w:tc>
          <w:tcPr>
            <w:tcW w:w="1985" w:type="dxa"/>
            <w:tcBorders>
              <w:top w:val="nil"/>
              <w:left w:val="nil"/>
              <w:bottom w:val="single" w:sz="4" w:space="0" w:color="auto"/>
              <w:right w:val="single" w:sz="4" w:space="0" w:color="auto"/>
            </w:tcBorders>
            <w:shd w:val="clear" w:color="auto" w:fill="auto"/>
            <w:noWrap/>
          </w:tcPr>
          <w:p w14:paraId="77510D72"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4114</w:t>
            </w:r>
          </w:p>
        </w:tc>
        <w:tc>
          <w:tcPr>
            <w:tcW w:w="1843" w:type="dxa"/>
            <w:tcBorders>
              <w:top w:val="nil"/>
              <w:left w:val="nil"/>
              <w:bottom w:val="single" w:sz="4" w:space="0" w:color="auto"/>
              <w:right w:val="single" w:sz="4" w:space="0" w:color="auto"/>
            </w:tcBorders>
            <w:shd w:val="clear" w:color="auto" w:fill="auto"/>
            <w:noWrap/>
          </w:tcPr>
          <w:p w14:paraId="7B7DD668"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5049</w:t>
            </w:r>
          </w:p>
        </w:tc>
      </w:tr>
      <w:tr w:rsidR="008A79F5" w:rsidRPr="0073594C" w14:paraId="30509DBB"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7A65181"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0291938A"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|fy_high – 2*fx_low|</w:t>
            </w:r>
          </w:p>
        </w:tc>
        <w:tc>
          <w:tcPr>
            <w:tcW w:w="1842" w:type="dxa"/>
            <w:tcBorders>
              <w:top w:val="nil"/>
              <w:left w:val="nil"/>
              <w:bottom w:val="single" w:sz="4" w:space="0" w:color="auto"/>
              <w:right w:val="single" w:sz="4" w:space="0" w:color="auto"/>
            </w:tcBorders>
            <w:shd w:val="clear" w:color="auto" w:fill="auto"/>
            <w:noWrap/>
            <w:vAlign w:val="center"/>
          </w:tcPr>
          <w:p w14:paraId="25D5C829"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|fy_low – 2*fx_high|</w:t>
            </w:r>
          </w:p>
        </w:tc>
        <w:tc>
          <w:tcPr>
            <w:tcW w:w="1985" w:type="dxa"/>
            <w:tcBorders>
              <w:top w:val="nil"/>
              <w:left w:val="nil"/>
              <w:bottom w:val="single" w:sz="4" w:space="0" w:color="auto"/>
              <w:right w:val="single" w:sz="4" w:space="0" w:color="auto"/>
            </w:tcBorders>
            <w:shd w:val="clear" w:color="auto" w:fill="auto"/>
            <w:noWrap/>
            <w:vAlign w:val="center"/>
          </w:tcPr>
          <w:p w14:paraId="156C9B20"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|2*fy_low – fx_high|</w:t>
            </w:r>
          </w:p>
        </w:tc>
        <w:tc>
          <w:tcPr>
            <w:tcW w:w="1843" w:type="dxa"/>
            <w:tcBorders>
              <w:top w:val="nil"/>
              <w:left w:val="nil"/>
              <w:bottom w:val="single" w:sz="4" w:space="0" w:color="auto"/>
              <w:right w:val="single" w:sz="4" w:space="0" w:color="auto"/>
            </w:tcBorders>
            <w:shd w:val="clear" w:color="auto" w:fill="auto"/>
            <w:noWrap/>
            <w:vAlign w:val="center"/>
          </w:tcPr>
          <w:p w14:paraId="0287D705"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|2*fy_high – fx_low|</w:t>
            </w:r>
          </w:p>
        </w:tc>
      </w:tr>
      <w:tr w:rsidR="008A79F5" w:rsidRPr="0073594C" w14:paraId="05D9C3AC"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FBFCA48"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1BBFF13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160</w:t>
            </w:r>
          </w:p>
        </w:tc>
        <w:tc>
          <w:tcPr>
            <w:tcW w:w="1842" w:type="dxa"/>
            <w:tcBorders>
              <w:top w:val="nil"/>
              <w:left w:val="nil"/>
              <w:bottom w:val="single" w:sz="4" w:space="0" w:color="auto"/>
              <w:right w:val="single" w:sz="4" w:space="0" w:color="auto"/>
            </w:tcBorders>
            <w:shd w:val="clear" w:color="auto" w:fill="auto"/>
            <w:noWrap/>
            <w:vAlign w:val="bottom"/>
          </w:tcPr>
          <w:p w14:paraId="2D969D22"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30</w:t>
            </w:r>
          </w:p>
        </w:tc>
        <w:tc>
          <w:tcPr>
            <w:tcW w:w="1985" w:type="dxa"/>
            <w:tcBorders>
              <w:top w:val="nil"/>
              <w:left w:val="nil"/>
              <w:bottom w:val="single" w:sz="4" w:space="0" w:color="auto"/>
              <w:right w:val="single" w:sz="4" w:space="0" w:color="auto"/>
            </w:tcBorders>
            <w:shd w:val="clear" w:color="auto" w:fill="auto"/>
            <w:noWrap/>
            <w:vAlign w:val="bottom"/>
          </w:tcPr>
          <w:p w14:paraId="0616F161"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5751</w:t>
            </w:r>
          </w:p>
        </w:tc>
        <w:tc>
          <w:tcPr>
            <w:tcW w:w="1843" w:type="dxa"/>
            <w:tcBorders>
              <w:top w:val="nil"/>
              <w:left w:val="nil"/>
              <w:bottom w:val="single" w:sz="4" w:space="0" w:color="auto"/>
              <w:right w:val="single" w:sz="4" w:space="0" w:color="auto"/>
            </w:tcBorders>
            <w:shd w:val="clear" w:color="auto" w:fill="auto"/>
            <w:noWrap/>
            <w:vAlign w:val="bottom"/>
          </w:tcPr>
          <w:p w14:paraId="3936C96A"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7586</w:t>
            </w:r>
          </w:p>
        </w:tc>
      </w:tr>
      <w:tr w:rsidR="008A79F5" w:rsidRPr="0073594C" w14:paraId="71EF8A39"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E346100"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0A79E35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|2*fx_low + fy_low|</w:t>
            </w:r>
          </w:p>
        </w:tc>
        <w:tc>
          <w:tcPr>
            <w:tcW w:w="1842" w:type="dxa"/>
            <w:tcBorders>
              <w:top w:val="nil"/>
              <w:left w:val="nil"/>
              <w:bottom w:val="single" w:sz="4" w:space="0" w:color="auto"/>
              <w:right w:val="single" w:sz="4" w:space="0" w:color="auto"/>
            </w:tcBorders>
            <w:shd w:val="clear" w:color="auto" w:fill="auto"/>
            <w:noWrap/>
            <w:vAlign w:val="center"/>
          </w:tcPr>
          <w:p w14:paraId="011440A1"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|2*fx_high + fy_high|</w:t>
            </w:r>
          </w:p>
        </w:tc>
        <w:tc>
          <w:tcPr>
            <w:tcW w:w="1985" w:type="dxa"/>
            <w:tcBorders>
              <w:top w:val="nil"/>
              <w:left w:val="nil"/>
              <w:bottom w:val="single" w:sz="4" w:space="0" w:color="auto"/>
              <w:right w:val="single" w:sz="4" w:space="0" w:color="auto"/>
            </w:tcBorders>
            <w:shd w:val="clear" w:color="auto" w:fill="auto"/>
            <w:noWrap/>
            <w:vAlign w:val="center"/>
          </w:tcPr>
          <w:p w14:paraId="01000BCD"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|2*fy_low + fx_low|</w:t>
            </w:r>
          </w:p>
        </w:tc>
        <w:tc>
          <w:tcPr>
            <w:tcW w:w="1843" w:type="dxa"/>
            <w:tcBorders>
              <w:top w:val="nil"/>
              <w:left w:val="nil"/>
              <w:bottom w:val="single" w:sz="4" w:space="0" w:color="auto"/>
              <w:right w:val="single" w:sz="4" w:space="0" w:color="auto"/>
            </w:tcBorders>
            <w:shd w:val="clear" w:color="auto" w:fill="auto"/>
            <w:noWrap/>
            <w:vAlign w:val="center"/>
          </w:tcPr>
          <w:p w14:paraId="79D16A7F"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|2*fy_high + fx_high|</w:t>
            </w:r>
          </w:p>
        </w:tc>
      </w:tr>
      <w:tr w:rsidR="008A79F5" w:rsidRPr="0073594C" w14:paraId="07CCF9D6"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D969696"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651B9EE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6840</w:t>
            </w:r>
          </w:p>
        </w:tc>
        <w:tc>
          <w:tcPr>
            <w:tcW w:w="1842" w:type="dxa"/>
            <w:tcBorders>
              <w:top w:val="nil"/>
              <w:left w:val="nil"/>
              <w:bottom w:val="single" w:sz="4" w:space="0" w:color="auto"/>
              <w:right w:val="single" w:sz="4" w:space="0" w:color="auto"/>
            </w:tcBorders>
            <w:shd w:val="clear" w:color="auto" w:fill="auto"/>
            <w:noWrap/>
            <w:vAlign w:val="bottom"/>
          </w:tcPr>
          <w:p w14:paraId="6FACF144"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6970</w:t>
            </w:r>
          </w:p>
        </w:tc>
        <w:tc>
          <w:tcPr>
            <w:tcW w:w="1985" w:type="dxa"/>
            <w:tcBorders>
              <w:top w:val="nil"/>
              <w:left w:val="nil"/>
              <w:bottom w:val="single" w:sz="4" w:space="0" w:color="auto"/>
              <w:right w:val="single" w:sz="4" w:space="0" w:color="auto"/>
            </w:tcBorders>
            <w:shd w:val="clear" w:color="auto" w:fill="auto"/>
            <w:noWrap/>
            <w:vAlign w:val="bottom"/>
          </w:tcPr>
          <w:p w14:paraId="58B0B19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7414</w:t>
            </w:r>
          </w:p>
        </w:tc>
        <w:tc>
          <w:tcPr>
            <w:tcW w:w="1843" w:type="dxa"/>
            <w:tcBorders>
              <w:top w:val="nil"/>
              <w:left w:val="nil"/>
              <w:bottom w:val="single" w:sz="4" w:space="0" w:color="auto"/>
              <w:right w:val="single" w:sz="4" w:space="0" w:color="auto"/>
            </w:tcBorders>
            <w:shd w:val="clear" w:color="auto" w:fill="auto"/>
            <w:noWrap/>
            <w:vAlign w:val="bottom"/>
          </w:tcPr>
          <w:p w14:paraId="0D9AD43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9249</w:t>
            </w:r>
          </w:p>
        </w:tc>
      </w:tr>
      <w:tr w:rsidR="008A79F5" w:rsidRPr="0073594C" w14:paraId="22A26969"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D9939C4"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5A4A08CA"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|2*fx_low –2* fy_high|</w:t>
            </w:r>
          </w:p>
        </w:tc>
        <w:tc>
          <w:tcPr>
            <w:tcW w:w="1842" w:type="dxa"/>
            <w:tcBorders>
              <w:top w:val="nil"/>
              <w:left w:val="nil"/>
              <w:bottom w:val="single" w:sz="4" w:space="0" w:color="auto"/>
              <w:right w:val="single" w:sz="4" w:space="0" w:color="auto"/>
            </w:tcBorders>
            <w:shd w:val="clear" w:color="auto" w:fill="auto"/>
            <w:noWrap/>
            <w:vAlign w:val="center"/>
          </w:tcPr>
          <w:p w14:paraId="65401F7F"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|2*fx_high – 2*fy_low|</w:t>
            </w:r>
          </w:p>
        </w:tc>
        <w:tc>
          <w:tcPr>
            <w:tcW w:w="1985" w:type="dxa"/>
            <w:tcBorders>
              <w:top w:val="nil"/>
              <w:left w:val="nil"/>
              <w:bottom w:val="single" w:sz="4" w:space="0" w:color="auto"/>
              <w:right w:val="single" w:sz="4" w:space="0" w:color="auto"/>
            </w:tcBorders>
            <w:shd w:val="clear" w:color="auto" w:fill="auto"/>
            <w:noWrap/>
            <w:vAlign w:val="center"/>
          </w:tcPr>
          <w:p w14:paraId="68053D7A"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|2*fx_low +2* fy_low|</w:t>
            </w:r>
          </w:p>
        </w:tc>
        <w:tc>
          <w:tcPr>
            <w:tcW w:w="1843" w:type="dxa"/>
            <w:tcBorders>
              <w:top w:val="nil"/>
              <w:left w:val="nil"/>
              <w:bottom w:val="single" w:sz="4" w:space="0" w:color="auto"/>
              <w:right w:val="single" w:sz="4" w:space="0" w:color="auto"/>
            </w:tcBorders>
            <w:shd w:val="clear" w:color="auto" w:fill="auto"/>
            <w:noWrap/>
            <w:vAlign w:val="center"/>
          </w:tcPr>
          <w:p w14:paraId="2C145234"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|2*fx_high +2* fy_high|</w:t>
            </w:r>
          </w:p>
        </w:tc>
      </w:tr>
      <w:tr w:rsidR="008A79F5" w:rsidRPr="0073594C" w14:paraId="700D7D8A"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BB2B6CA"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FFFFFF" w:themeFill="background1"/>
            <w:noWrap/>
            <w:vAlign w:val="bottom"/>
          </w:tcPr>
          <w:p w14:paraId="221B2E77"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1535</w:t>
            </w:r>
          </w:p>
        </w:tc>
        <w:tc>
          <w:tcPr>
            <w:tcW w:w="1842" w:type="dxa"/>
            <w:tcBorders>
              <w:top w:val="nil"/>
              <w:left w:val="nil"/>
              <w:bottom w:val="single" w:sz="4" w:space="0" w:color="auto"/>
              <w:right w:val="single" w:sz="4" w:space="0" w:color="auto"/>
            </w:tcBorders>
            <w:shd w:val="clear" w:color="auto" w:fill="auto"/>
            <w:noWrap/>
            <w:vAlign w:val="bottom"/>
          </w:tcPr>
          <w:p w14:paraId="07D23ED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1680</w:t>
            </w:r>
          </w:p>
        </w:tc>
        <w:tc>
          <w:tcPr>
            <w:tcW w:w="1985" w:type="dxa"/>
            <w:tcBorders>
              <w:top w:val="nil"/>
              <w:left w:val="nil"/>
              <w:bottom w:val="single" w:sz="4" w:space="0" w:color="auto"/>
              <w:right w:val="single" w:sz="4" w:space="0" w:color="auto"/>
            </w:tcBorders>
            <w:shd w:val="clear" w:color="auto" w:fill="auto"/>
            <w:noWrap/>
            <w:vAlign w:val="bottom"/>
          </w:tcPr>
          <w:p w14:paraId="27C2372B"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9051</w:t>
            </w:r>
          </w:p>
        </w:tc>
        <w:tc>
          <w:tcPr>
            <w:tcW w:w="1843" w:type="dxa"/>
            <w:tcBorders>
              <w:top w:val="nil"/>
              <w:left w:val="nil"/>
              <w:bottom w:val="single" w:sz="4" w:space="0" w:color="auto"/>
              <w:right w:val="single" w:sz="4" w:space="0" w:color="auto"/>
            </w:tcBorders>
            <w:shd w:val="clear" w:color="auto" w:fill="auto"/>
            <w:noWrap/>
            <w:vAlign w:val="bottom"/>
          </w:tcPr>
          <w:p w14:paraId="60CB3DC4"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11786</w:t>
            </w:r>
          </w:p>
        </w:tc>
      </w:tr>
      <w:tr w:rsidR="008A79F5" w:rsidRPr="0073594C" w14:paraId="29E1DB60"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0960234"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25DF7476"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|3*fx_low –1* fy_high|</w:t>
            </w:r>
          </w:p>
        </w:tc>
        <w:tc>
          <w:tcPr>
            <w:tcW w:w="1842" w:type="dxa"/>
            <w:tcBorders>
              <w:top w:val="nil"/>
              <w:left w:val="nil"/>
              <w:bottom w:val="single" w:sz="4" w:space="0" w:color="auto"/>
              <w:right w:val="single" w:sz="4" w:space="0" w:color="auto"/>
            </w:tcBorders>
            <w:shd w:val="clear" w:color="auto" w:fill="auto"/>
            <w:noWrap/>
            <w:vAlign w:val="center"/>
          </w:tcPr>
          <w:p w14:paraId="0883981B"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|3*fx_high – 1*fy_low|</w:t>
            </w:r>
          </w:p>
        </w:tc>
        <w:tc>
          <w:tcPr>
            <w:tcW w:w="1985" w:type="dxa"/>
            <w:tcBorders>
              <w:top w:val="nil"/>
              <w:left w:val="nil"/>
              <w:bottom w:val="single" w:sz="4" w:space="0" w:color="auto"/>
              <w:right w:val="single" w:sz="4" w:space="0" w:color="auto"/>
            </w:tcBorders>
            <w:shd w:val="clear" w:color="auto" w:fill="auto"/>
            <w:noWrap/>
            <w:vAlign w:val="center"/>
          </w:tcPr>
          <w:p w14:paraId="3B6EF0F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|3*fy_low – 1*fx_high|</w:t>
            </w:r>
          </w:p>
        </w:tc>
        <w:tc>
          <w:tcPr>
            <w:tcW w:w="1843" w:type="dxa"/>
            <w:tcBorders>
              <w:top w:val="nil"/>
              <w:left w:val="nil"/>
              <w:bottom w:val="single" w:sz="4" w:space="0" w:color="auto"/>
              <w:right w:val="single" w:sz="4" w:space="0" w:color="auto"/>
            </w:tcBorders>
            <w:shd w:val="clear" w:color="auto" w:fill="auto"/>
            <w:noWrap/>
            <w:vAlign w:val="center"/>
          </w:tcPr>
          <w:p w14:paraId="2A20080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|3*fy_high – 1*fx_low|</w:t>
            </w:r>
          </w:p>
        </w:tc>
      </w:tr>
      <w:tr w:rsidR="008A79F5" w:rsidRPr="0073594C" w14:paraId="405F7A51"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8A9C6FE"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0443E54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8535</w:t>
            </w:r>
          </w:p>
        </w:tc>
        <w:tc>
          <w:tcPr>
            <w:tcW w:w="1842" w:type="dxa"/>
            <w:tcBorders>
              <w:top w:val="nil"/>
              <w:left w:val="nil"/>
              <w:bottom w:val="single" w:sz="4" w:space="0" w:color="auto"/>
              <w:right w:val="single" w:sz="4" w:space="0" w:color="auto"/>
            </w:tcBorders>
            <w:shd w:val="clear" w:color="auto" w:fill="auto"/>
            <w:noWrap/>
            <w:vAlign w:val="bottom"/>
          </w:tcPr>
          <w:p w14:paraId="3BC08B72"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8680</w:t>
            </w:r>
          </w:p>
        </w:tc>
        <w:tc>
          <w:tcPr>
            <w:tcW w:w="1985" w:type="dxa"/>
            <w:tcBorders>
              <w:top w:val="nil"/>
              <w:left w:val="nil"/>
              <w:bottom w:val="single" w:sz="4" w:space="0" w:color="auto"/>
              <w:right w:val="single" w:sz="4" w:space="0" w:color="auto"/>
            </w:tcBorders>
            <w:shd w:val="clear" w:color="auto" w:fill="auto"/>
            <w:noWrap/>
            <w:vAlign w:val="bottom"/>
          </w:tcPr>
          <w:p w14:paraId="64B27166"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7414</w:t>
            </w:r>
          </w:p>
        </w:tc>
        <w:tc>
          <w:tcPr>
            <w:tcW w:w="1843" w:type="dxa"/>
            <w:tcBorders>
              <w:top w:val="nil"/>
              <w:left w:val="nil"/>
              <w:bottom w:val="single" w:sz="4" w:space="0" w:color="auto"/>
              <w:right w:val="single" w:sz="4" w:space="0" w:color="auto"/>
            </w:tcBorders>
            <w:shd w:val="clear" w:color="auto" w:fill="auto"/>
            <w:noWrap/>
            <w:vAlign w:val="bottom"/>
          </w:tcPr>
          <w:p w14:paraId="2CB53FDB"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13449</w:t>
            </w:r>
          </w:p>
        </w:tc>
      </w:tr>
      <w:tr w:rsidR="008A79F5" w:rsidRPr="0073594C" w14:paraId="022286B0"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9E45363"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375FCE43"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|3*fx_low +1* fy_low|</w:t>
            </w:r>
          </w:p>
        </w:tc>
        <w:tc>
          <w:tcPr>
            <w:tcW w:w="1842" w:type="dxa"/>
            <w:tcBorders>
              <w:top w:val="nil"/>
              <w:left w:val="nil"/>
              <w:bottom w:val="single" w:sz="4" w:space="0" w:color="auto"/>
              <w:right w:val="single" w:sz="4" w:space="0" w:color="auto"/>
            </w:tcBorders>
            <w:shd w:val="clear" w:color="auto" w:fill="auto"/>
            <w:noWrap/>
            <w:vAlign w:val="center"/>
          </w:tcPr>
          <w:p w14:paraId="7178BD40"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|3*fx_high +1* fy_high|</w:t>
            </w:r>
          </w:p>
        </w:tc>
        <w:tc>
          <w:tcPr>
            <w:tcW w:w="1985" w:type="dxa"/>
            <w:tcBorders>
              <w:top w:val="nil"/>
              <w:left w:val="nil"/>
              <w:bottom w:val="single" w:sz="4" w:space="0" w:color="auto"/>
              <w:right w:val="single" w:sz="4" w:space="0" w:color="auto"/>
            </w:tcBorders>
            <w:shd w:val="clear" w:color="auto" w:fill="auto"/>
            <w:noWrap/>
            <w:vAlign w:val="center"/>
          </w:tcPr>
          <w:p w14:paraId="40012315"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|3*fy_low + 1*fx_low|</w:t>
            </w:r>
          </w:p>
        </w:tc>
        <w:tc>
          <w:tcPr>
            <w:tcW w:w="1843" w:type="dxa"/>
            <w:tcBorders>
              <w:top w:val="nil"/>
              <w:left w:val="nil"/>
              <w:bottom w:val="single" w:sz="4" w:space="0" w:color="auto"/>
              <w:right w:val="single" w:sz="4" w:space="0" w:color="auto"/>
            </w:tcBorders>
            <w:shd w:val="clear" w:color="auto" w:fill="auto"/>
            <w:noWrap/>
            <w:vAlign w:val="center"/>
          </w:tcPr>
          <w:p w14:paraId="06ABA696"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|3*fy_high + 1*fx_high|</w:t>
            </w:r>
          </w:p>
        </w:tc>
      </w:tr>
      <w:tr w:rsidR="008A79F5" w:rsidRPr="0073594C" w14:paraId="3DECA567"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195B847"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67CB20F5"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3480</w:t>
            </w:r>
          </w:p>
        </w:tc>
        <w:tc>
          <w:tcPr>
            <w:tcW w:w="1842" w:type="dxa"/>
            <w:tcBorders>
              <w:top w:val="nil"/>
              <w:left w:val="nil"/>
              <w:bottom w:val="single" w:sz="4" w:space="0" w:color="auto"/>
              <w:right w:val="single" w:sz="4" w:space="0" w:color="auto"/>
            </w:tcBorders>
            <w:shd w:val="clear" w:color="auto" w:fill="auto"/>
            <w:noWrap/>
            <w:vAlign w:val="bottom"/>
          </w:tcPr>
          <w:p w14:paraId="76BC4B6F"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3710</w:t>
            </w:r>
          </w:p>
        </w:tc>
        <w:tc>
          <w:tcPr>
            <w:tcW w:w="1985" w:type="dxa"/>
            <w:tcBorders>
              <w:top w:val="nil"/>
              <w:left w:val="nil"/>
              <w:bottom w:val="single" w:sz="4" w:space="0" w:color="auto"/>
              <w:right w:val="single" w:sz="4" w:space="0" w:color="auto"/>
            </w:tcBorders>
            <w:shd w:val="clear" w:color="auto" w:fill="auto"/>
            <w:noWrap/>
            <w:vAlign w:val="bottom"/>
          </w:tcPr>
          <w:p w14:paraId="30A6D8C3"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8228</w:t>
            </w:r>
          </w:p>
        </w:tc>
        <w:tc>
          <w:tcPr>
            <w:tcW w:w="1843" w:type="dxa"/>
            <w:tcBorders>
              <w:top w:val="nil"/>
              <w:left w:val="nil"/>
              <w:bottom w:val="single" w:sz="4" w:space="0" w:color="auto"/>
              <w:right w:val="single" w:sz="4" w:space="0" w:color="auto"/>
            </w:tcBorders>
            <w:shd w:val="clear" w:color="auto" w:fill="auto"/>
            <w:noWrap/>
            <w:vAlign w:val="bottom"/>
          </w:tcPr>
          <w:p w14:paraId="0BD67900"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10098</w:t>
            </w:r>
          </w:p>
        </w:tc>
      </w:tr>
      <w:tr w:rsidR="008A79F5" w:rsidRPr="0073594C" w14:paraId="09E79592"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A92474C"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18C5F126"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|fx_low – 4*fy_high|</w:t>
            </w:r>
          </w:p>
        </w:tc>
        <w:tc>
          <w:tcPr>
            <w:tcW w:w="1842" w:type="dxa"/>
            <w:tcBorders>
              <w:top w:val="nil"/>
              <w:left w:val="nil"/>
              <w:bottom w:val="single" w:sz="4" w:space="0" w:color="auto"/>
              <w:right w:val="single" w:sz="4" w:space="0" w:color="auto"/>
            </w:tcBorders>
            <w:shd w:val="clear" w:color="auto" w:fill="auto"/>
            <w:noWrap/>
            <w:vAlign w:val="center"/>
          </w:tcPr>
          <w:p w14:paraId="7CC0FDAB"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|fx_high – 4*fy_low|</w:t>
            </w:r>
          </w:p>
        </w:tc>
        <w:tc>
          <w:tcPr>
            <w:tcW w:w="1985" w:type="dxa"/>
            <w:tcBorders>
              <w:top w:val="nil"/>
              <w:left w:val="nil"/>
              <w:bottom w:val="single" w:sz="4" w:space="0" w:color="auto"/>
              <w:right w:val="single" w:sz="4" w:space="0" w:color="auto"/>
            </w:tcBorders>
            <w:shd w:val="clear" w:color="auto" w:fill="auto"/>
            <w:noWrap/>
            <w:vAlign w:val="center"/>
          </w:tcPr>
          <w:p w14:paraId="12D0722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|fy_low – 4*fx_high|</w:t>
            </w:r>
          </w:p>
        </w:tc>
        <w:tc>
          <w:tcPr>
            <w:tcW w:w="1843" w:type="dxa"/>
            <w:tcBorders>
              <w:top w:val="nil"/>
              <w:left w:val="nil"/>
              <w:bottom w:val="single" w:sz="4" w:space="0" w:color="auto"/>
              <w:right w:val="single" w:sz="4" w:space="0" w:color="auto"/>
            </w:tcBorders>
            <w:shd w:val="clear" w:color="auto" w:fill="auto"/>
            <w:noWrap/>
            <w:vAlign w:val="center"/>
          </w:tcPr>
          <w:p w14:paraId="61B8CEEF"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|fy_high – 4*fx_low|</w:t>
            </w:r>
          </w:p>
        </w:tc>
      </w:tr>
      <w:tr w:rsidR="008A79F5" w:rsidRPr="0073594C" w14:paraId="2FE82F8E"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461C75A"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06297BD9"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3230</w:t>
            </w:r>
          </w:p>
        </w:tc>
        <w:tc>
          <w:tcPr>
            <w:tcW w:w="1842" w:type="dxa"/>
            <w:tcBorders>
              <w:top w:val="nil"/>
              <w:left w:val="nil"/>
              <w:bottom w:val="single" w:sz="4" w:space="0" w:color="auto"/>
              <w:right w:val="single" w:sz="4" w:space="0" w:color="auto"/>
            </w:tcBorders>
            <w:shd w:val="clear" w:color="auto" w:fill="auto"/>
            <w:noWrap/>
            <w:vAlign w:val="bottom"/>
          </w:tcPr>
          <w:p w14:paraId="0080F77F"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3390</w:t>
            </w:r>
          </w:p>
        </w:tc>
        <w:tc>
          <w:tcPr>
            <w:tcW w:w="1985" w:type="dxa"/>
            <w:tcBorders>
              <w:top w:val="nil"/>
              <w:left w:val="nil"/>
              <w:bottom w:val="single" w:sz="4" w:space="0" w:color="auto"/>
              <w:right w:val="single" w:sz="4" w:space="0" w:color="auto"/>
            </w:tcBorders>
            <w:shd w:val="clear" w:color="auto" w:fill="auto"/>
            <w:noWrap/>
            <w:vAlign w:val="bottom"/>
          </w:tcPr>
          <w:p w14:paraId="6EA3776F"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12351</w:t>
            </w:r>
          </w:p>
        </w:tc>
        <w:tc>
          <w:tcPr>
            <w:tcW w:w="1843" w:type="dxa"/>
            <w:tcBorders>
              <w:top w:val="nil"/>
              <w:left w:val="nil"/>
              <w:bottom w:val="single" w:sz="4" w:space="0" w:color="auto"/>
              <w:right w:val="single" w:sz="4" w:space="0" w:color="auto"/>
            </w:tcBorders>
            <w:shd w:val="clear" w:color="auto" w:fill="auto"/>
            <w:noWrap/>
            <w:vAlign w:val="bottom"/>
          </w:tcPr>
          <w:p w14:paraId="1029D54A"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15986</w:t>
            </w:r>
          </w:p>
        </w:tc>
      </w:tr>
      <w:tr w:rsidR="008A79F5" w:rsidRPr="0073594C" w14:paraId="435C5D15"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97532D9"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202CADFD"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|fx_low + 4*fy_low|</w:t>
            </w:r>
          </w:p>
        </w:tc>
        <w:tc>
          <w:tcPr>
            <w:tcW w:w="1842" w:type="dxa"/>
            <w:tcBorders>
              <w:top w:val="nil"/>
              <w:left w:val="nil"/>
              <w:bottom w:val="single" w:sz="4" w:space="0" w:color="auto"/>
              <w:right w:val="single" w:sz="4" w:space="0" w:color="auto"/>
            </w:tcBorders>
            <w:shd w:val="clear" w:color="auto" w:fill="auto"/>
            <w:noWrap/>
            <w:vAlign w:val="center"/>
          </w:tcPr>
          <w:p w14:paraId="6D1B7FD3"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|fx_high + 4*fy_high|</w:t>
            </w:r>
          </w:p>
        </w:tc>
        <w:tc>
          <w:tcPr>
            <w:tcW w:w="1985" w:type="dxa"/>
            <w:tcBorders>
              <w:top w:val="nil"/>
              <w:left w:val="nil"/>
              <w:bottom w:val="single" w:sz="4" w:space="0" w:color="auto"/>
              <w:right w:val="single" w:sz="4" w:space="0" w:color="auto"/>
            </w:tcBorders>
            <w:shd w:val="clear" w:color="auto" w:fill="auto"/>
            <w:noWrap/>
            <w:vAlign w:val="center"/>
          </w:tcPr>
          <w:p w14:paraId="5303B557"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|fy_low + 4*fx_low|</w:t>
            </w:r>
          </w:p>
        </w:tc>
        <w:tc>
          <w:tcPr>
            <w:tcW w:w="1843" w:type="dxa"/>
            <w:tcBorders>
              <w:top w:val="nil"/>
              <w:left w:val="nil"/>
              <w:bottom w:val="single" w:sz="4" w:space="0" w:color="auto"/>
              <w:right w:val="single" w:sz="4" w:space="0" w:color="auto"/>
            </w:tcBorders>
            <w:shd w:val="clear" w:color="auto" w:fill="auto"/>
            <w:noWrap/>
            <w:vAlign w:val="center"/>
          </w:tcPr>
          <w:p w14:paraId="5050B5D4"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|fy_high + 4*fx_high|</w:t>
            </w:r>
          </w:p>
        </w:tc>
      </w:tr>
      <w:tr w:rsidR="008A79F5" w:rsidRPr="0073594C" w14:paraId="54818EEB"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96BCB04"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475830D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10230</w:t>
            </w:r>
          </w:p>
        </w:tc>
        <w:tc>
          <w:tcPr>
            <w:tcW w:w="1842" w:type="dxa"/>
            <w:tcBorders>
              <w:top w:val="nil"/>
              <w:left w:val="nil"/>
              <w:bottom w:val="single" w:sz="4" w:space="0" w:color="auto"/>
              <w:right w:val="single" w:sz="4" w:space="0" w:color="auto"/>
            </w:tcBorders>
            <w:shd w:val="clear" w:color="auto" w:fill="auto"/>
            <w:noWrap/>
            <w:vAlign w:val="bottom"/>
          </w:tcPr>
          <w:p w14:paraId="1D579B61"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10390</w:t>
            </w:r>
          </w:p>
        </w:tc>
        <w:tc>
          <w:tcPr>
            <w:tcW w:w="1985" w:type="dxa"/>
            <w:tcBorders>
              <w:top w:val="nil"/>
              <w:left w:val="nil"/>
              <w:bottom w:val="single" w:sz="4" w:space="0" w:color="auto"/>
              <w:right w:val="single" w:sz="4" w:space="0" w:color="auto"/>
            </w:tcBorders>
            <w:shd w:val="clear" w:color="auto" w:fill="auto"/>
            <w:noWrap/>
            <w:vAlign w:val="bottom"/>
          </w:tcPr>
          <w:p w14:paraId="44F08CD7"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14014</w:t>
            </w:r>
          </w:p>
        </w:tc>
        <w:tc>
          <w:tcPr>
            <w:tcW w:w="1843" w:type="dxa"/>
            <w:tcBorders>
              <w:top w:val="nil"/>
              <w:left w:val="nil"/>
              <w:bottom w:val="single" w:sz="4" w:space="0" w:color="auto"/>
              <w:right w:val="single" w:sz="4" w:space="0" w:color="auto"/>
            </w:tcBorders>
            <w:shd w:val="clear" w:color="auto" w:fill="auto"/>
            <w:noWrap/>
            <w:vAlign w:val="bottom"/>
          </w:tcPr>
          <w:p w14:paraId="5B57DB36"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17649</w:t>
            </w:r>
          </w:p>
        </w:tc>
      </w:tr>
      <w:tr w:rsidR="008A79F5" w:rsidRPr="0073594C" w14:paraId="6845987B"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954A138"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0EB99EA3"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|2*fx_low – 3*fy_high|</w:t>
            </w:r>
          </w:p>
        </w:tc>
        <w:tc>
          <w:tcPr>
            <w:tcW w:w="1842" w:type="dxa"/>
            <w:tcBorders>
              <w:top w:val="nil"/>
              <w:left w:val="nil"/>
              <w:bottom w:val="single" w:sz="4" w:space="0" w:color="auto"/>
              <w:right w:val="single" w:sz="4" w:space="0" w:color="auto"/>
            </w:tcBorders>
            <w:shd w:val="clear" w:color="auto" w:fill="auto"/>
            <w:noWrap/>
            <w:vAlign w:val="center"/>
          </w:tcPr>
          <w:p w14:paraId="02079D06"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|2*fx_high – 3*fy_low|</w:t>
            </w:r>
          </w:p>
        </w:tc>
        <w:tc>
          <w:tcPr>
            <w:tcW w:w="1985" w:type="dxa"/>
            <w:tcBorders>
              <w:top w:val="nil"/>
              <w:left w:val="nil"/>
              <w:bottom w:val="single" w:sz="4" w:space="0" w:color="auto"/>
              <w:right w:val="single" w:sz="4" w:space="0" w:color="auto"/>
            </w:tcBorders>
            <w:shd w:val="clear" w:color="auto" w:fill="auto"/>
            <w:noWrap/>
            <w:vAlign w:val="center"/>
          </w:tcPr>
          <w:p w14:paraId="791F9F6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|2*fy_low – 3*fx_high|</w:t>
            </w:r>
          </w:p>
        </w:tc>
        <w:tc>
          <w:tcPr>
            <w:tcW w:w="1843" w:type="dxa"/>
            <w:tcBorders>
              <w:top w:val="nil"/>
              <w:left w:val="nil"/>
              <w:bottom w:val="single" w:sz="4" w:space="0" w:color="auto"/>
              <w:right w:val="single" w:sz="4" w:space="0" w:color="auto"/>
            </w:tcBorders>
            <w:shd w:val="clear" w:color="auto" w:fill="auto"/>
            <w:noWrap/>
            <w:vAlign w:val="center"/>
          </w:tcPr>
          <w:p w14:paraId="4D343E44"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|2*fy_high – 3*fx_low|</w:t>
            </w:r>
          </w:p>
        </w:tc>
      </w:tr>
      <w:tr w:rsidR="008A79F5" w:rsidRPr="0073594C" w14:paraId="32DDA632"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0F7A875"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4806816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2015</w:t>
            </w:r>
          </w:p>
        </w:tc>
        <w:tc>
          <w:tcPr>
            <w:tcW w:w="1842" w:type="dxa"/>
            <w:tcBorders>
              <w:top w:val="nil"/>
              <w:left w:val="nil"/>
              <w:bottom w:val="single" w:sz="4" w:space="0" w:color="auto"/>
              <w:right w:val="single" w:sz="4" w:space="0" w:color="auto"/>
            </w:tcBorders>
            <w:shd w:val="clear" w:color="auto" w:fill="auto"/>
            <w:noWrap/>
            <w:vAlign w:val="bottom"/>
          </w:tcPr>
          <w:p w14:paraId="3C9FDBCF"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1770</w:t>
            </w:r>
          </w:p>
        </w:tc>
        <w:tc>
          <w:tcPr>
            <w:tcW w:w="1985" w:type="dxa"/>
            <w:tcBorders>
              <w:top w:val="nil"/>
              <w:left w:val="nil"/>
              <w:bottom w:val="single" w:sz="4" w:space="0" w:color="auto"/>
              <w:right w:val="single" w:sz="4" w:space="0" w:color="auto"/>
            </w:tcBorders>
            <w:shd w:val="clear" w:color="auto" w:fill="auto"/>
            <w:noWrap/>
            <w:vAlign w:val="bottom"/>
          </w:tcPr>
          <w:p w14:paraId="5BC06A4A"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8202</w:t>
            </w:r>
          </w:p>
        </w:tc>
        <w:tc>
          <w:tcPr>
            <w:tcW w:w="1843" w:type="dxa"/>
            <w:tcBorders>
              <w:top w:val="nil"/>
              <w:left w:val="nil"/>
              <w:bottom w:val="single" w:sz="4" w:space="0" w:color="auto"/>
              <w:right w:val="single" w:sz="4" w:space="0" w:color="auto"/>
            </w:tcBorders>
            <w:shd w:val="clear" w:color="auto" w:fill="auto"/>
            <w:noWrap/>
            <w:vAlign w:val="bottom"/>
          </w:tcPr>
          <w:p w14:paraId="7FBA8DC4"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10972</w:t>
            </w:r>
          </w:p>
        </w:tc>
      </w:tr>
      <w:tr w:rsidR="008A79F5" w:rsidRPr="0073594C" w14:paraId="033C6A23"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C3D87BB"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5F8CFA48"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|2*fx_low + 3*fy_low|</w:t>
            </w:r>
          </w:p>
        </w:tc>
        <w:tc>
          <w:tcPr>
            <w:tcW w:w="1842" w:type="dxa"/>
            <w:tcBorders>
              <w:top w:val="nil"/>
              <w:left w:val="nil"/>
              <w:bottom w:val="single" w:sz="4" w:space="0" w:color="auto"/>
              <w:right w:val="single" w:sz="4" w:space="0" w:color="auto"/>
            </w:tcBorders>
            <w:shd w:val="clear" w:color="auto" w:fill="auto"/>
            <w:noWrap/>
            <w:vAlign w:val="center"/>
          </w:tcPr>
          <w:p w14:paraId="3E6A84FB"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|2*fx_high + 3*fy_high|</w:t>
            </w:r>
          </w:p>
        </w:tc>
        <w:tc>
          <w:tcPr>
            <w:tcW w:w="1985" w:type="dxa"/>
            <w:tcBorders>
              <w:top w:val="nil"/>
              <w:left w:val="nil"/>
              <w:bottom w:val="single" w:sz="4" w:space="0" w:color="auto"/>
              <w:right w:val="single" w:sz="4" w:space="0" w:color="auto"/>
            </w:tcBorders>
            <w:shd w:val="clear" w:color="auto" w:fill="auto"/>
            <w:noWrap/>
            <w:vAlign w:val="center"/>
          </w:tcPr>
          <w:p w14:paraId="177C6F72"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|2*fy_low + 3*fx_low|</w:t>
            </w:r>
          </w:p>
        </w:tc>
        <w:tc>
          <w:tcPr>
            <w:tcW w:w="1843" w:type="dxa"/>
            <w:tcBorders>
              <w:top w:val="nil"/>
              <w:left w:val="nil"/>
              <w:bottom w:val="single" w:sz="4" w:space="0" w:color="auto"/>
              <w:right w:val="single" w:sz="4" w:space="0" w:color="auto"/>
            </w:tcBorders>
            <w:shd w:val="clear" w:color="auto" w:fill="auto"/>
            <w:noWrap/>
            <w:vAlign w:val="center"/>
          </w:tcPr>
          <w:p w14:paraId="1BCC2F39"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|2*fy_high + 3*fx_high|</w:t>
            </w:r>
          </w:p>
        </w:tc>
      </w:tr>
      <w:tr w:rsidR="008A79F5" w:rsidRPr="0073594C" w14:paraId="2E9D2764"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FC07EAE"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56C8BB5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13740</w:t>
            </w:r>
          </w:p>
        </w:tc>
        <w:tc>
          <w:tcPr>
            <w:tcW w:w="1842" w:type="dxa"/>
            <w:tcBorders>
              <w:top w:val="nil"/>
              <w:left w:val="nil"/>
              <w:bottom w:val="single" w:sz="4" w:space="0" w:color="auto"/>
              <w:right w:val="single" w:sz="4" w:space="0" w:color="auto"/>
            </w:tcBorders>
            <w:shd w:val="clear" w:color="auto" w:fill="auto"/>
            <w:noWrap/>
            <w:vAlign w:val="bottom"/>
          </w:tcPr>
          <w:p w14:paraId="6DC8F40A"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14070</w:t>
            </w:r>
          </w:p>
        </w:tc>
        <w:tc>
          <w:tcPr>
            <w:tcW w:w="1985" w:type="dxa"/>
            <w:tcBorders>
              <w:top w:val="nil"/>
              <w:left w:val="nil"/>
              <w:bottom w:val="single" w:sz="4" w:space="0" w:color="auto"/>
              <w:right w:val="single" w:sz="4" w:space="0" w:color="auto"/>
            </w:tcBorders>
            <w:shd w:val="clear" w:color="auto" w:fill="auto"/>
            <w:noWrap/>
            <w:vAlign w:val="bottom"/>
          </w:tcPr>
          <w:p w14:paraId="51471D3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9042</w:t>
            </w:r>
          </w:p>
        </w:tc>
        <w:tc>
          <w:tcPr>
            <w:tcW w:w="1843" w:type="dxa"/>
            <w:tcBorders>
              <w:top w:val="nil"/>
              <w:left w:val="nil"/>
              <w:bottom w:val="single" w:sz="4" w:space="0" w:color="auto"/>
              <w:right w:val="single" w:sz="4" w:space="0" w:color="auto"/>
            </w:tcBorders>
            <w:shd w:val="clear" w:color="auto" w:fill="auto"/>
            <w:noWrap/>
            <w:vAlign w:val="bottom"/>
          </w:tcPr>
          <w:p w14:paraId="3039A5DF"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10947</w:t>
            </w:r>
          </w:p>
        </w:tc>
      </w:tr>
    </w:tbl>
    <w:p w14:paraId="5DFCF6D3" w14:textId="77777777" w:rsidR="008A79F5" w:rsidRPr="0073594C" w:rsidRDefault="008A79F5" w:rsidP="008A79F5">
      <w:pPr>
        <w:rPr>
          <w:lang w:eastAsia="ko-KR"/>
        </w:rPr>
      </w:pPr>
    </w:p>
    <w:p w14:paraId="4C95F224" w14:textId="2D760DC7" w:rsidR="008A79F5" w:rsidRPr="0073594C" w:rsidRDefault="008A79F5" w:rsidP="008A79F5">
      <w:pPr>
        <w:jc w:val="center"/>
        <w:rPr>
          <w:lang w:eastAsia="zh-CN"/>
        </w:rPr>
      </w:pPr>
      <w:r w:rsidRPr="0073594C">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22</w:t>
      </w:r>
      <w:r w:rsidRPr="0073594C">
        <w:rPr>
          <w:rFonts w:ascii="Arial" w:hAnsi="Arial" w:cs="Arial"/>
          <w:b/>
          <w:bCs/>
          <w:lang w:val="en-US" w:eastAsia="zh-CN"/>
        </w:rPr>
        <w:t>.2</w:t>
      </w:r>
      <w:r w:rsidRPr="0073594C">
        <w:rPr>
          <w:rFonts w:ascii="Arial" w:hAnsi="Arial" w:cs="Arial"/>
          <w:b/>
          <w:bCs/>
          <w:lang w:val="en-US"/>
        </w:rPr>
        <w:t>.</w:t>
      </w:r>
      <w:r w:rsidRPr="0073594C">
        <w:rPr>
          <w:rFonts w:ascii="Arial" w:hAnsi="Arial" w:cs="Arial" w:hint="eastAsia"/>
          <w:b/>
          <w:bCs/>
          <w:lang w:val="en-US" w:eastAsia="zh-CN"/>
        </w:rPr>
        <w:t>2</w:t>
      </w:r>
      <w:r w:rsidRPr="0073594C">
        <w:rPr>
          <w:rFonts w:ascii="Arial" w:hAnsi="Arial" w:cs="Arial"/>
          <w:b/>
          <w:bCs/>
          <w:lang w:val="en-US"/>
        </w:rPr>
        <w:t xml:space="preserve">-3: Band </w:t>
      </w:r>
      <w:r w:rsidRPr="0073594C">
        <w:rPr>
          <w:rFonts w:ascii="Arial" w:hAnsi="Arial" w:cs="Arial"/>
          <w:b/>
          <w:bCs/>
          <w:lang w:val="en-US" w:eastAsia="zh-CN"/>
        </w:rPr>
        <w:t>n71</w:t>
      </w:r>
      <w:r w:rsidRPr="0073594C">
        <w:rPr>
          <w:rFonts w:ascii="Arial" w:hAnsi="Arial" w:cs="Arial"/>
          <w:b/>
          <w:bCs/>
          <w:lang w:val="en-US"/>
        </w:rPr>
        <w:t xml:space="preserve"> and Band </w:t>
      </w:r>
      <w:r w:rsidRPr="0073594C">
        <w:rPr>
          <w:rFonts w:ascii="Arial" w:hAnsi="Arial" w:cs="Arial"/>
          <w:b/>
          <w:bCs/>
          <w:lang w:val="en-US" w:eastAsia="zh-CN"/>
        </w:rPr>
        <w:t>n77</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harmonics and IMD products</w:t>
      </w:r>
    </w:p>
    <w:tbl>
      <w:tblPr>
        <w:tblW w:w="10060" w:type="dxa"/>
        <w:tblInd w:w="113" w:type="dxa"/>
        <w:tblLook w:val="04A0" w:firstRow="1" w:lastRow="0" w:firstColumn="1" w:lastColumn="0" w:noHBand="0" w:noVBand="1"/>
      </w:tblPr>
      <w:tblGrid>
        <w:gridCol w:w="2547"/>
        <w:gridCol w:w="1843"/>
        <w:gridCol w:w="1842"/>
        <w:gridCol w:w="1985"/>
        <w:gridCol w:w="1843"/>
      </w:tblGrid>
      <w:tr w:rsidR="008A79F5" w:rsidRPr="0073594C" w14:paraId="251A538C" w14:textId="77777777" w:rsidTr="00BC1FE2">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7721BA" w14:textId="77777777" w:rsidR="008A79F5" w:rsidRPr="0073594C" w:rsidRDefault="008A79F5" w:rsidP="00BC1FE2">
            <w:pPr>
              <w:spacing w:after="0"/>
              <w:rPr>
                <w:rFonts w:ascii="Arial" w:hAnsi="Arial" w:cs="Arial"/>
                <w:b/>
                <w:bCs/>
                <w:color w:val="000000"/>
                <w:sz w:val="18"/>
                <w:szCs w:val="18"/>
                <w:lang w:val="en-US" w:eastAsia="ja-JP"/>
              </w:rPr>
            </w:pPr>
            <w:r w:rsidRPr="0073594C">
              <w:rPr>
                <w:rFonts w:ascii="Arial" w:hAnsi="Arial" w:cs="Arial"/>
                <w:b/>
                <w:bCs/>
                <w:color w:val="000000"/>
                <w:sz w:val="18"/>
                <w:szCs w:val="18"/>
                <w:lang w:val="en-US" w:eastAsia="ja-JP"/>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08559D76" w14:textId="77777777" w:rsidR="008A79F5" w:rsidRPr="0073594C" w:rsidRDefault="008A79F5" w:rsidP="00BC1FE2">
            <w:pPr>
              <w:spacing w:after="0"/>
              <w:jc w:val="center"/>
              <w:rPr>
                <w:rFonts w:ascii="Arial" w:hAnsi="Arial" w:cs="Arial"/>
                <w:b/>
                <w:bCs/>
                <w:color w:val="000000"/>
                <w:sz w:val="18"/>
                <w:szCs w:val="18"/>
                <w:lang w:val="en-US" w:eastAsia="ja-JP"/>
              </w:rPr>
            </w:pPr>
            <w:r w:rsidRPr="0073594C">
              <w:rPr>
                <w:rFonts w:ascii="Arial" w:hAnsi="Arial" w:cs="Arial"/>
                <w:b/>
                <w:bCs/>
                <w:color w:val="000000"/>
                <w:sz w:val="18"/>
                <w:szCs w:val="18"/>
                <w:lang w:val="en-US" w:eastAsia="ja-JP"/>
              </w:rPr>
              <w:t>f1_low</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578676E1" w14:textId="77777777" w:rsidR="008A79F5" w:rsidRPr="0073594C" w:rsidRDefault="008A79F5" w:rsidP="00BC1FE2">
            <w:pPr>
              <w:spacing w:after="0"/>
              <w:jc w:val="center"/>
              <w:rPr>
                <w:rFonts w:ascii="Arial" w:hAnsi="Arial" w:cs="Arial"/>
                <w:b/>
                <w:bCs/>
                <w:color w:val="000000"/>
                <w:sz w:val="18"/>
                <w:szCs w:val="18"/>
                <w:lang w:val="en-US" w:eastAsia="ja-JP"/>
              </w:rPr>
            </w:pPr>
            <w:r w:rsidRPr="0073594C">
              <w:rPr>
                <w:rFonts w:ascii="Arial" w:hAnsi="Arial" w:cs="Arial"/>
                <w:b/>
                <w:bCs/>
                <w:color w:val="000000"/>
                <w:sz w:val="18"/>
                <w:szCs w:val="18"/>
                <w:lang w:val="en-US" w:eastAsia="ja-JP"/>
              </w:rPr>
              <w:t>f1_high</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5C8B8CB9" w14:textId="77777777" w:rsidR="008A79F5" w:rsidRPr="0073594C" w:rsidRDefault="008A79F5" w:rsidP="00BC1FE2">
            <w:pPr>
              <w:spacing w:after="0"/>
              <w:jc w:val="center"/>
              <w:rPr>
                <w:rFonts w:ascii="Arial" w:hAnsi="Arial" w:cs="Arial"/>
                <w:b/>
                <w:bCs/>
                <w:color w:val="000000"/>
                <w:sz w:val="18"/>
                <w:szCs w:val="18"/>
                <w:lang w:val="en-US" w:eastAsia="ja-JP"/>
              </w:rPr>
            </w:pPr>
            <w:r w:rsidRPr="0073594C">
              <w:rPr>
                <w:rFonts w:ascii="Arial" w:hAnsi="Arial" w:cs="Arial"/>
                <w:b/>
                <w:bCs/>
                <w:color w:val="000000"/>
                <w:sz w:val="18"/>
                <w:szCs w:val="18"/>
                <w:lang w:val="en-US" w:eastAsia="ja-JP"/>
              </w:rPr>
              <w:t>f2_low</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70A28021" w14:textId="77777777" w:rsidR="008A79F5" w:rsidRPr="0073594C" w:rsidRDefault="008A79F5" w:rsidP="00BC1FE2">
            <w:pPr>
              <w:spacing w:after="0"/>
              <w:jc w:val="center"/>
              <w:rPr>
                <w:rFonts w:ascii="Arial" w:hAnsi="Arial" w:cs="Arial"/>
                <w:b/>
                <w:bCs/>
                <w:color w:val="000000"/>
                <w:sz w:val="18"/>
                <w:szCs w:val="18"/>
                <w:lang w:val="en-US" w:eastAsia="ja-JP"/>
              </w:rPr>
            </w:pPr>
            <w:r w:rsidRPr="0073594C">
              <w:rPr>
                <w:rFonts w:ascii="Arial" w:hAnsi="Arial" w:cs="Arial"/>
                <w:b/>
                <w:bCs/>
                <w:color w:val="000000"/>
                <w:sz w:val="18"/>
                <w:szCs w:val="18"/>
                <w:lang w:val="en-US" w:eastAsia="ja-JP"/>
              </w:rPr>
              <w:t>f2_high</w:t>
            </w:r>
          </w:p>
        </w:tc>
      </w:tr>
      <w:tr w:rsidR="008A79F5" w:rsidRPr="0073594C" w14:paraId="0929901F"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E03E883"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UL frequencies (MHz)</w:t>
            </w:r>
          </w:p>
        </w:tc>
        <w:tc>
          <w:tcPr>
            <w:tcW w:w="1843" w:type="dxa"/>
            <w:tcBorders>
              <w:top w:val="nil"/>
              <w:left w:val="nil"/>
              <w:bottom w:val="single" w:sz="4" w:space="0" w:color="auto"/>
              <w:right w:val="single" w:sz="4" w:space="0" w:color="auto"/>
            </w:tcBorders>
            <w:shd w:val="clear" w:color="auto" w:fill="auto"/>
            <w:noWrap/>
            <w:vAlign w:val="center"/>
          </w:tcPr>
          <w:p w14:paraId="76FBF4C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663</w:t>
            </w:r>
          </w:p>
        </w:tc>
        <w:tc>
          <w:tcPr>
            <w:tcW w:w="1842" w:type="dxa"/>
            <w:tcBorders>
              <w:top w:val="nil"/>
              <w:left w:val="nil"/>
              <w:bottom w:val="single" w:sz="4" w:space="0" w:color="auto"/>
              <w:right w:val="single" w:sz="4" w:space="0" w:color="auto"/>
            </w:tcBorders>
            <w:shd w:val="clear" w:color="auto" w:fill="auto"/>
            <w:noWrap/>
            <w:vAlign w:val="center"/>
          </w:tcPr>
          <w:p w14:paraId="3AEB6F8F"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698</w:t>
            </w:r>
          </w:p>
        </w:tc>
        <w:tc>
          <w:tcPr>
            <w:tcW w:w="1985" w:type="dxa"/>
            <w:tcBorders>
              <w:top w:val="nil"/>
              <w:left w:val="nil"/>
              <w:bottom w:val="single" w:sz="4" w:space="0" w:color="auto"/>
              <w:right w:val="single" w:sz="4" w:space="0" w:color="auto"/>
            </w:tcBorders>
            <w:shd w:val="clear" w:color="auto" w:fill="auto"/>
            <w:noWrap/>
            <w:vAlign w:val="center"/>
          </w:tcPr>
          <w:p w14:paraId="75238A00"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3300</w:t>
            </w:r>
          </w:p>
        </w:tc>
        <w:tc>
          <w:tcPr>
            <w:tcW w:w="1843" w:type="dxa"/>
            <w:tcBorders>
              <w:top w:val="nil"/>
              <w:left w:val="nil"/>
              <w:bottom w:val="single" w:sz="4" w:space="0" w:color="auto"/>
              <w:right w:val="single" w:sz="4" w:space="0" w:color="auto"/>
            </w:tcBorders>
            <w:shd w:val="clear" w:color="auto" w:fill="auto"/>
            <w:noWrap/>
            <w:vAlign w:val="center"/>
          </w:tcPr>
          <w:p w14:paraId="6F722605"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4200</w:t>
            </w:r>
          </w:p>
        </w:tc>
      </w:tr>
      <w:tr w:rsidR="008A79F5" w:rsidRPr="0073594C" w14:paraId="578A3DF7"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A8AA3F2"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2nd order IMD products</w:t>
            </w:r>
          </w:p>
        </w:tc>
        <w:tc>
          <w:tcPr>
            <w:tcW w:w="1843" w:type="dxa"/>
            <w:tcBorders>
              <w:top w:val="nil"/>
              <w:left w:val="nil"/>
              <w:bottom w:val="single" w:sz="4" w:space="0" w:color="auto"/>
              <w:right w:val="single" w:sz="4" w:space="0" w:color="auto"/>
            </w:tcBorders>
            <w:shd w:val="clear" w:color="auto" w:fill="auto"/>
            <w:noWrap/>
            <w:vAlign w:val="center"/>
          </w:tcPr>
          <w:p w14:paraId="53C0349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|fy_high – fx_low|</w:t>
            </w:r>
          </w:p>
        </w:tc>
        <w:tc>
          <w:tcPr>
            <w:tcW w:w="1842" w:type="dxa"/>
            <w:tcBorders>
              <w:top w:val="nil"/>
              <w:left w:val="nil"/>
              <w:bottom w:val="single" w:sz="4" w:space="0" w:color="auto"/>
              <w:right w:val="single" w:sz="4" w:space="0" w:color="auto"/>
            </w:tcBorders>
            <w:shd w:val="clear" w:color="auto" w:fill="auto"/>
            <w:noWrap/>
            <w:vAlign w:val="center"/>
          </w:tcPr>
          <w:p w14:paraId="0FAF1945"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|fy_low – fx_high|</w:t>
            </w:r>
          </w:p>
        </w:tc>
        <w:tc>
          <w:tcPr>
            <w:tcW w:w="1985" w:type="dxa"/>
            <w:tcBorders>
              <w:top w:val="nil"/>
              <w:left w:val="nil"/>
              <w:bottom w:val="single" w:sz="4" w:space="0" w:color="auto"/>
              <w:right w:val="single" w:sz="4" w:space="0" w:color="auto"/>
            </w:tcBorders>
            <w:shd w:val="clear" w:color="auto" w:fill="auto"/>
            <w:noWrap/>
            <w:vAlign w:val="center"/>
          </w:tcPr>
          <w:p w14:paraId="4B692250"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|fy_low + fx_low|</w:t>
            </w:r>
          </w:p>
        </w:tc>
        <w:tc>
          <w:tcPr>
            <w:tcW w:w="1843" w:type="dxa"/>
            <w:tcBorders>
              <w:top w:val="nil"/>
              <w:left w:val="nil"/>
              <w:bottom w:val="single" w:sz="4" w:space="0" w:color="auto"/>
              <w:right w:val="single" w:sz="4" w:space="0" w:color="auto"/>
            </w:tcBorders>
            <w:shd w:val="clear" w:color="auto" w:fill="auto"/>
            <w:noWrap/>
            <w:vAlign w:val="center"/>
          </w:tcPr>
          <w:p w14:paraId="1B564463"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|fy_high + fx_high|</w:t>
            </w:r>
          </w:p>
        </w:tc>
      </w:tr>
      <w:tr w:rsidR="008A79F5" w:rsidRPr="0073594C" w14:paraId="5F85195C"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D7808D1"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30F71CD5"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Calibri" w:hAnsi="Calibri" w:cs="Calibri"/>
                <w:color w:val="000000"/>
              </w:rPr>
              <w:t>2602</w:t>
            </w:r>
          </w:p>
        </w:tc>
        <w:tc>
          <w:tcPr>
            <w:tcW w:w="1842" w:type="dxa"/>
            <w:tcBorders>
              <w:top w:val="nil"/>
              <w:left w:val="nil"/>
              <w:bottom w:val="single" w:sz="4" w:space="0" w:color="auto"/>
              <w:right w:val="single" w:sz="4" w:space="0" w:color="auto"/>
            </w:tcBorders>
            <w:shd w:val="clear" w:color="auto" w:fill="auto"/>
            <w:noWrap/>
            <w:vAlign w:val="bottom"/>
          </w:tcPr>
          <w:p w14:paraId="1319E83B"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Calibri" w:hAnsi="Calibri" w:cs="Calibri"/>
                <w:color w:val="000000"/>
              </w:rPr>
              <w:t>3537</w:t>
            </w:r>
          </w:p>
        </w:tc>
        <w:tc>
          <w:tcPr>
            <w:tcW w:w="1985" w:type="dxa"/>
            <w:tcBorders>
              <w:top w:val="nil"/>
              <w:left w:val="nil"/>
              <w:bottom w:val="single" w:sz="4" w:space="0" w:color="auto"/>
              <w:right w:val="single" w:sz="4" w:space="0" w:color="auto"/>
            </w:tcBorders>
            <w:shd w:val="clear" w:color="auto" w:fill="auto"/>
            <w:noWrap/>
            <w:vAlign w:val="bottom"/>
          </w:tcPr>
          <w:p w14:paraId="63EED288"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Calibri" w:hAnsi="Calibri" w:cs="Calibri"/>
                <w:color w:val="000000"/>
              </w:rPr>
              <w:t>3963</w:t>
            </w:r>
          </w:p>
        </w:tc>
        <w:tc>
          <w:tcPr>
            <w:tcW w:w="1843" w:type="dxa"/>
            <w:tcBorders>
              <w:top w:val="nil"/>
              <w:left w:val="nil"/>
              <w:bottom w:val="single" w:sz="4" w:space="0" w:color="auto"/>
              <w:right w:val="single" w:sz="4" w:space="0" w:color="auto"/>
            </w:tcBorders>
            <w:shd w:val="clear" w:color="auto" w:fill="auto"/>
            <w:noWrap/>
            <w:vAlign w:val="bottom"/>
          </w:tcPr>
          <w:p w14:paraId="5C0FA6F6"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Calibri" w:hAnsi="Calibri" w:cs="Calibri"/>
                <w:color w:val="000000"/>
              </w:rPr>
              <w:t>4898</w:t>
            </w:r>
          </w:p>
        </w:tc>
      </w:tr>
      <w:tr w:rsidR="008A79F5" w:rsidRPr="0073594C" w14:paraId="596283F8"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02AD124"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lastRenderedPageBreak/>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55A60913"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|fy_high – 2*fx_low|</w:t>
            </w:r>
          </w:p>
        </w:tc>
        <w:tc>
          <w:tcPr>
            <w:tcW w:w="1842" w:type="dxa"/>
            <w:tcBorders>
              <w:top w:val="nil"/>
              <w:left w:val="nil"/>
              <w:bottom w:val="single" w:sz="4" w:space="0" w:color="auto"/>
              <w:right w:val="single" w:sz="4" w:space="0" w:color="auto"/>
            </w:tcBorders>
            <w:shd w:val="clear" w:color="auto" w:fill="auto"/>
            <w:noWrap/>
            <w:vAlign w:val="center"/>
          </w:tcPr>
          <w:p w14:paraId="5DB7042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|fy_low – 2*fx_high|</w:t>
            </w:r>
          </w:p>
        </w:tc>
        <w:tc>
          <w:tcPr>
            <w:tcW w:w="1985" w:type="dxa"/>
            <w:tcBorders>
              <w:top w:val="nil"/>
              <w:left w:val="nil"/>
              <w:bottom w:val="single" w:sz="4" w:space="0" w:color="auto"/>
              <w:right w:val="single" w:sz="4" w:space="0" w:color="auto"/>
            </w:tcBorders>
            <w:shd w:val="clear" w:color="auto" w:fill="auto"/>
            <w:noWrap/>
            <w:vAlign w:val="center"/>
          </w:tcPr>
          <w:p w14:paraId="5128303A"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|2*fy_low – fx_high|</w:t>
            </w:r>
          </w:p>
        </w:tc>
        <w:tc>
          <w:tcPr>
            <w:tcW w:w="1843" w:type="dxa"/>
            <w:tcBorders>
              <w:top w:val="nil"/>
              <w:left w:val="nil"/>
              <w:bottom w:val="single" w:sz="4" w:space="0" w:color="auto"/>
              <w:right w:val="single" w:sz="4" w:space="0" w:color="auto"/>
            </w:tcBorders>
            <w:shd w:val="clear" w:color="auto" w:fill="auto"/>
            <w:noWrap/>
            <w:vAlign w:val="center"/>
          </w:tcPr>
          <w:p w14:paraId="0DCF00E8"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|2*fy_high – fx_low|</w:t>
            </w:r>
          </w:p>
        </w:tc>
      </w:tr>
      <w:tr w:rsidR="008A79F5" w:rsidRPr="0073594C" w14:paraId="15BEB372"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36DAA12"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11223A60"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Calibri" w:hAnsi="Calibri" w:cs="Calibri"/>
                <w:color w:val="000000"/>
              </w:rPr>
              <w:t>2874</w:t>
            </w:r>
          </w:p>
        </w:tc>
        <w:tc>
          <w:tcPr>
            <w:tcW w:w="1842" w:type="dxa"/>
            <w:tcBorders>
              <w:top w:val="nil"/>
              <w:left w:val="nil"/>
              <w:bottom w:val="single" w:sz="4" w:space="0" w:color="auto"/>
              <w:right w:val="single" w:sz="4" w:space="0" w:color="auto"/>
            </w:tcBorders>
            <w:shd w:val="clear" w:color="auto" w:fill="auto"/>
            <w:noWrap/>
            <w:vAlign w:val="bottom"/>
          </w:tcPr>
          <w:p w14:paraId="69263370"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Calibri" w:hAnsi="Calibri" w:cs="Calibri"/>
                <w:color w:val="000000"/>
              </w:rPr>
              <w:t>1904</w:t>
            </w:r>
          </w:p>
        </w:tc>
        <w:tc>
          <w:tcPr>
            <w:tcW w:w="1985" w:type="dxa"/>
            <w:tcBorders>
              <w:top w:val="nil"/>
              <w:left w:val="nil"/>
              <w:bottom w:val="single" w:sz="4" w:space="0" w:color="auto"/>
              <w:right w:val="single" w:sz="4" w:space="0" w:color="auto"/>
            </w:tcBorders>
            <w:shd w:val="clear" w:color="auto" w:fill="auto"/>
            <w:noWrap/>
            <w:vAlign w:val="bottom"/>
          </w:tcPr>
          <w:p w14:paraId="79904339"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Calibri" w:hAnsi="Calibri" w:cs="Calibri"/>
                <w:color w:val="000000"/>
              </w:rPr>
              <w:t>5902</w:t>
            </w:r>
          </w:p>
        </w:tc>
        <w:tc>
          <w:tcPr>
            <w:tcW w:w="1843" w:type="dxa"/>
            <w:tcBorders>
              <w:top w:val="nil"/>
              <w:left w:val="nil"/>
              <w:bottom w:val="single" w:sz="4" w:space="0" w:color="auto"/>
              <w:right w:val="single" w:sz="4" w:space="0" w:color="auto"/>
            </w:tcBorders>
            <w:shd w:val="clear" w:color="auto" w:fill="auto"/>
            <w:noWrap/>
            <w:vAlign w:val="bottom"/>
          </w:tcPr>
          <w:p w14:paraId="2E6FE55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Calibri" w:hAnsi="Calibri" w:cs="Calibri"/>
                <w:color w:val="000000"/>
              </w:rPr>
              <w:t>7737</w:t>
            </w:r>
          </w:p>
        </w:tc>
      </w:tr>
      <w:tr w:rsidR="008A79F5" w:rsidRPr="0073594C" w14:paraId="6D3A6F22"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FF6D8A8"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4BE2805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|2*fx_low + fy_low|</w:t>
            </w:r>
          </w:p>
        </w:tc>
        <w:tc>
          <w:tcPr>
            <w:tcW w:w="1842" w:type="dxa"/>
            <w:tcBorders>
              <w:top w:val="nil"/>
              <w:left w:val="nil"/>
              <w:bottom w:val="single" w:sz="4" w:space="0" w:color="auto"/>
              <w:right w:val="single" w:sz="4" w:space="0" w:color="auto"/>
            </w:tcBorders>
            <w:shd w:val="clear" w:color="auto" w:fill="auto"/>
            <w:noWrap/>
            <w:vAlign w:val="center"/>
          </w:tcPr>
          <w:p w14:paraId="4B638019"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|2*fx_high + fy_high|</w:t>
            </w:r>
          </w:p>
        </w:tc>
        <w:tc>
          <w:tcPr>
            <w:tcW w:w="1985" w:type="dxa"/>
            <w:tcBorders>
              <w:top w:val="nil"/>
              <w:left w:val="nil"/>
              <w:bottom w:val="single" w:sz="4" w:space="0" w:color="auto"/>
              <w:right w:val="single" w:sz="4" w:space="0" w:color="auto"/>
            </w:tcBorders>
            <w:shd w:val="clear" w:color="auto" w:fill="auto"/>
            <w:noWrap/>
            <w:vAlign w:val="center"/>
          </w:tcPr>
          <w:p w14:paraId="433612C7"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|2*fy_low + fx_low|</w:t>
            </w:r>
          </w:p>
        </w:tc>
        <w:tc>
          <w:tcPr>
            <w:tcW w:w="1843" w:type="dxa"/>
            <w:tcBorders>
              <w:top w:val="nil"/>
              <w:left w:val="nil"/>
              <w:bottom w:val="single" w:sz="4" w:space="0" w:color="auto"/>
              <w:right w:val="single" w:sz="4" w:space="0" w:color="auto"/>
            </w:tcBorders>
            <w:shd w:val="clear" w:color="auto" w:fill="auto"/>
            <w:noWrap/>
            <w:vAlign w:val="center"/>
          </w:tcPr>
          <w:p w14:paraId="0C7B3204"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|2*fy_high + fx_high|</w:t>
            </w:r>
          </w:p>
        </w:tc>
      </w:tr>
      <w:tr w:rsidR="008A79F5" w:rsidRPr="0073594C" w14:paraId="58F5B41B"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5C66794"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57809F43"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Calibri" w:hAnsi="Calibri" w:cs="Calibri"/>
                <w:color w:val="000000"/>
              </w:rPr>
              <w:t>4626</w:t>
            </w:r>
          </w:p>
        </w:tc>
        <w:tc>
          <w:tcPr>
            <w:tcW w:w="1842" w:type="dxa"/>
            <w:tcBorders>
              <w:top w:val="nil"/>
              <w:left w:val="nil"/>
              <w:bottom w:val="single" w:sz="4" w:space="0" w:color="auto"/>
              <w:right w:val="single" w:sz="4" w:space="0" w:color="auto"/>
            </w:tcBorders>
            <w:shd w:val="clear" w:color="auto" w:fill="auto"/>
            <w:noWrap/>
            <w:vAlign w:val="bottom"/>
          </w:tcPr>
          <w:p w14:paraId="7C6AA8F9"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Calibri" w:hAnsi="Calibri" w:cs="Calibri"/>
                <w:color w:val="000000"/>
              </w:rPr>
              <w:t>5596</w:t>
            </w:r>
          </w:p>
        </w:tc>
        <w:tc>
          <w:tcPr>
            <w:tcW w:w="1985" w:type="dxa"/>
            <w:tcBorders>
              <w:top w:val="nil"/>
              <w:left w:val="nil"/>
              <w:bottom w:val="single" w:sz="4" w:space="0" w:color="auto"/>
              <w:right w:val="single" w:sz="4" w:space="0" w:color="auto"/>
            </w:tcBorders>
            <w:shd w:val="clear" w:color="auto" w:fill="auto"/>
            <w:noWrap/>
            <w:vAlign w:val="bottom"/>
          </w:tcPr>
          <w:p w14:paraId="22E15E48"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Calibri" w:hAnsi="Calibri" w:cs="Calibri"/>
                <w:color w:val="000000"/>
              </w:rPr>
              <w:t>7263</w:t>
            </w:r>
          </w:p>
        </w:tc>
        <w:tc>
          <w:tcPr>
            <w:tcW w:w="1843" w:type="dxa"/>
            <w:tcBorders>
              <w:top w:val="nil"/>
              <w:left w:val="nil"/>
              <w:bottom w:val="single" w:sz="4" w:space="0" w:color="auto"/>
              <w:right w:val="single" w:sz="4" w:space="0" w:color="auto"/>
            </w:tcBorders>
            <w:shd w:val="clear" w:color="auto" w:fill="auto"/>
            <w:noWrap/>
            <w:vAlign w:val="bottom"/>
          </w:tcPr>
          <w:p w14:paraId="3AEAB384"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Calibri" w:hAnsi="Calibri" w:cs="Calibri"/>
                <w:color w:val="000000"/>
              </w:rPr>
              <w:t>9098</w:t>
            </w:r>
          </w:p>
        </w:tc>
      </w:tr>
      <w:tr w:rsidR="008A79F5" w:rsidRPr="0073594C" w14:paraId="71F03548"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50B51E3"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7E5168BF"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|2*fx_low –2* fy_high|</w:t>
            </w:r>
          </w:p>
        </w:tc>
        <w:tc>
          <w:tcPr>
            <w:tcW w:w="1842" w:type="dxa"/>
            <w:tcBorders>
              <w:top w:val="nil"/>
              <w:left w:val="nil"/>
              <w:bottom w:val="single" w:sz="4" w:space="0" w:color="auto"/>
              <w:right w:val="single" w:sz="4" w:space="0" w:color="auto"/>
            </w:tcBorders>
            <w:shd w:val="clear" w:color="auto" w:fill="auto"/>
            <w:noWrap/>
            <w:vAlign w:val="center"/>
          </w:tcPr>
          <w:p w14:paraId="142C6E30"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|2*fx_high – 2*fy_low|</w:t>
            </w:r>
          </w:p>
        </w:tc>
        <w:tc>
          <w:tcPr>
            <w:tcW w:w="1985" w:type="dxa"/>
            <w:tcBorders>
              <w:top w:val="nil"/>
              <w:left w:val="nil"/>
              <w:bottom w:val="single" w:sz="4" w:space="0" w:color="auto"/>
              <w:right w:val="single" w:sz="4" w:space="0" w:color="auto"/>
            </w:tcBorders>
            <w:shd w:val="clear" w:color="auto" w:fill="auto"/>
            <w:noWrap/>
            <w:vAlign w:val="center"/>
          </w:tcPr>
          <w:p w14:paraId="078BD23A"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|2*fx_low +2* fy_low|</w:t>
            </w:r>
          </w:p>
        </w:tc>
        <w:tc>
          <w:tcPr>
            <w:tcW w:w="1843" w:type="dxa"/>
            <w:tcBorders>
              <w:top w:val="nil"/>
              <w:left w:val="nil"/>
              <w:bottom w:val="single" w:sz="4" w:space="0" w:color="auto"/>
              <w:right w:val="single" w:sz="4" w:space="0" w:color="auto"/>
            </w:tcBorders>
            <w:shd w:val="clear" w:color="auto" w:fill="auto"/>
            <w:noWrap/>
            <w:vAlign w:val="center"/>
          </w:tcPr>
          <w:p w14:paraId="1A0CA3AF"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|2*fx_high +2* fy_high|</w:t>
            </w:r>
          </w:p>
        </w:tc>
      </w:tr>
      <w:tr w:rsidR="008A79F5" w:rsidRPr="0073594C" w14:paraId="14F9A0FD"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738FAA7"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FFFFFF" w:themeFill="background1"/>
            <w:noWrap/>
            <w:vAlign w:val="bottom"/>
          </w:tcPr>
          <w:p w14:paraId="4FF496EF"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Calibri" w:hAnsi="Calibri" w:cs="Calibri"/>
                <w:color w:val="000000"/>
              </w:rPr>
              <w:t>2211</w:t>
            </w:r>
          </w:p>
        </w:tc>
        <w:tc>
          <w:tcPr>
            <w:tcW w:w="1842" w:type="dxa"/>
            <w:tcBorders>
              <w:top w:val="nil"/>
              <w:left w:val="nil"/>
              <w:bottom w:val="single" w:sz="4" w:space="0" w:color="auto"/>
              <w:right w:val="single" w:sz="4" w:space="0" w:color="auto"/>
            </w:tcBorders>
            <w:shd w:val="clear" w:color="auto" w:fill="auto"/>
            <w:noWrap/>
            <w:vAlign w:val="bottom"/>
          </w:tcPr>
          <w:p w14:paraId="754F267D"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Calibri" w:hAnsi="Calibri" w:cs="Calibri"/>
                <w:color w:val="000000"/>
              </w:rPr>
              <w:t>1206</w:t>
            </w:r>
          </w:p>
        </w:tc>
        <w:tc>
          <w:tcPr>
            <w:tcW w:w="1985" w:type="dxa"/>
            <w:tcBorders>
              <w:top w:val="nil"/>
              <w:left w:val="nil"/>
              <w:bottom w:val="single" w:sz="4" w:space="0" w:color="auto"/>
              <w:right w:val="single" w:sz="4" w:space="0" w:color="auto"/>
            </w:tcBorders>
            <w:shd w:val="clear" w:color="auto" w:fill="auto"/>
            <w:noWrap/>
            <w:vAlign w:val="bottom"/>
          </w:tcPr>
          <w:p w14:paraId="7884772D"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Calibri" w:hAnsi="Calibri" w:cs="Calibri"/>
                <w:color w:val="000000"/>
              </w:rPr>
              <w:t>9202</w:t>
            </w:r>
          </w:p>
        </w:tc>
        <w:tc>
          <w:tcPr>
            <w:tcW w:w="1843" w:type="dxa"/>
            <w:tcBorders>
              <w:top w:val="nil"/>
              <w:left w:val="nil"/>
              <w:bottom w:val="single" w:sz="4" w:space="0" w:color="auto"/>
              <w:right w:val="single" w:sz="4" w:space="0" w:color="auto"/>
            </w:tcBorders>
            <w:shd w:val="clear" w:color="auto" w:fill="auto"/>
            <w:noWrap/>
            <w:vAlign w:val="bottom"/>
          </w:tcPr>
          <w:p w14:paraId="0CDCFD99"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Calibri" w:hAnsi="Calibri" w:cs="Calibri"/>
                <w:color w:val="000000"/>
              </w:rPr>
              <w:t>11937</w:t>
            </w:r>
          </w:p>
        </w:tc>
      </w:tr>
      <w:tr w:rsidR="008A79F5" w:rsidRPr="0073594C" w14:paraId="44F662F9"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7A1CB8C"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250A9832"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|3*fx_low –1* fy_high|</w:t>
            </w:r>
          </w:p>
        </w:tc>
        <w:tc>
          <w:tcPr>
            <w:tcW w:w="1842" w:type="dxa"/>
            <w:tcBorders>
              <w:top w:val="nil"/>
              <w:left w:val="nil"/>
              <w:bottom w:val="single" w:sz="4" w:space="0" w:color="auto"/>
              <w:right w:val="single" w:sz="4" w:space="0" w:color="auto"/>
            </w:tcBorders>
            <w:shd w:val="clear" w:color="auto" w:fill="auto"/>
            <w:noWrap/>
            <w:vAlign w:val="center"/>
          </w:tcPr>
          <w:p w14:paraId="227D83F1"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|3*fx_high – 1*fy_low|</w:t>
            </w:r>
          </w:p>
        </w:tc>
        <w:tc>
          <w:tcPr>
            <w:tcW w:w="1985" w:type="dxa"/>
            <w:tcBorders>
              <w:top w:val="nil"/>
              <w:left w:val="nil"/>
              <w:bottom w:val="single" w:sz="4" w:space="0" w:color="auto"/>
              <w:right w:val="single" w:sz="4" w:space="0" w:color="auto"/>
            </w:tcBorders>
            <w:shd w:val="clear" w:color="auto" w:fill="auto"/>
            <w:noWrap/>
            <w:vAlign w:val="center"/>
          </w:tcPr>
          <w:p w14:paraId="443B7CDB"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|3*fy_low – 1*fx_high|</w:t>
            </w:r>
          </w:p>
        </w:tc>
        <w:tc>
          <w:tcPr>
            <w:tcW w:w="1843" w:type="dxa"/>
            <w:tcBorders>
              <w:top w:val="nil"/>
              <w:left w:val="nil"/>
              <w:bottom w:val="single" w:sz="4" w:space="0" w:color="auto"/>
              <w:right w:val="single" w:sz="4" w:space="0" w:color="auto"/>
            </w:tcBorders>
            <w:shd w:val="clear" w:color="auto" w:fill="auto"/>
            <w:noWrap/>
            <w:vAlign w:val="center"/>
          </w:tcPr>
          <w:p w14:paraId="3931C243"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|3*fy_high – 1*fx_low|</w:t>
            </w:r>
          </w:p>
        </w:tc>
      </w:tr>
      <w:tr w:rsidR="008A79F5" w:rsidRPr="0073594C" w14:paraId="6F7DA49F"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B3FD41B"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1AB8EDFF"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5289</w:t>
            </w:r>
          </w:p>
        </w:tc>
        <w:tc>
          <w:tcPr>
            <w:tcW w:w="1842" w:type="dxa"/>
            <w:tcBorders>
              <w:top w:val="nil"/>
              <w:left w:val="nil"/>
              <w:bottom w:val="single" w:sz="4" w:space="0" w:color="auto"/>
              <w:right w:val="single" w:sz="4" w:space="0" w:color="auto"/>
            </w:tcBorders>
            <w:shd w:val="clear" w:color="auto" w:fill="auto"/>
            <w:noWrap/>
            <w:vAlign w:val="bottom"/>
          </w:tcPr>
          <w:p w14:paraId="438F0F7A"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6294</w:t>
            </w:r>
          </w:p>
        </w:tc>
        <w:tc>
          <w:tcPr>
            <w:tcW w:w="1985" w:type="dxa"/>
            <w:tcBorders>
              <w:top w:val="nil"/>
              <w:left w:val="nil"/>
              <w:bottom w:val="single" w:sz="4" w:space="0" w:color="auto"/>
              <w:right w:val="single" w:sz="4" w:space="0" w:color="auto"/>
            </w:tcBorders>
            <w:shd w:val="clear" w:color="auto" w:fill="auto"/>
            <w:noWrap/>
            <w:vAlign w:val="bottom"/>
          </w:tcPr>
          <w:p w14:paraId="62518BD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7263</w:t>
            </w:r>
          </w:p>
        </w:tc>
        <w:tc>
          <w:tcPr>
            <w:tcW w:w="1843" w:type="dxa"/>
            <w:tcBorders>
              <w:top w:val="nil"/>
              <w:left w:val="nil"/>
              <w:bottom w:val="single" w:sz="4" w:space="0" w:color="auto"/>
              <w:right w:val="single" w:sz="4" w:space="0" w:color="auto"/>
            </w:tcBorders>
            <w:shd w:val="clear" w:color="auto" w:fill="auto"/>
            <w:noWrap/>
            <w:vAlign w:val="bottom"/>
          </w:tcPr>
          <w:p w14:paraId="6D6FA79A"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13298</w:t>
            </w:r>
          </w:p>
        </w:tc>
      </w:tr>
      <w:tr w:rsidR="008A79F5" w:rsidRPr="0073594C" w14:paraId="6D7FD66C"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2215455"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13AD225D"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|3*fx_low +1* fy_low|</w:t>
            </w:r>
          </w:p>
        </w:tc>
        <w:tc>
          <w:tcPr>
            <w:tcW w:w="1842" w:type="dxa"/>
            <w:tcBorders>
              <w:top w:val="nil"/>
              <w:left w:val="nil"/>
              <w:bottom w:val="single" w:sz="4" w:space="0" w:color="auto"/>
              <w:right w:val="single" w:sz="4" w:space="0" w:color="auto"/>
            </w:tcBorders>
            <w:shd w:val="clear" w:color="auto" w:fill="auto"/>
            <w:noWrap/>
            <w:vAlign w:val="center"/>
          </w:tcPr>
          <w:p w14:paraId="740C0952"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|3*fx_high +1* fy_high|</w:t>
            </w:r>
          </w:p>
        </w:tc>
        <w:tc>
          <w:tcPr>
            <w:tcW w:w="1985" w:type="dxa"/>
            <w:tcBorders>
              <w:top w:val="nil"/>
              <w:left w:val="nil"/>
              <w:bottom w:val="single" w:sz="4" w:space="0" w:color="auto"/>
              <w:right w:val="single" w:sz="4" w:space="0" w:color="auto"/>
            </w:tcBorders>
            <w:shd w:val="clear" w:color="auto" w:fill="auto"/>
            <w:noWrap/>
            <w:vAlign w:val="center"/>
          </w:tcPr>
          <w:p w14:paraId="0CCE9032"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|3*fy_low + 1*fx_low|</w:t>
            </w:r>
          </w:p>
        </w:tc>
        <w:tc>
          <w:tcPr>
            <w:tcW w:w="1843" w:type="dxa"/>
            <w:tcBorders>
              <w:top w:val="nil"/>
              <w:left w:val="nil"/>
              <w:bottom w:val="single" w:sz="4" w:space="0" w:color="auto"/>
              <w:right w:val="single" w:sz="4" w:space="0" w:color="auto"/>
            </w:tcBorders>
            <w:shd w:val="clear" w:color="auto" w:fill="auto"/>
            <w:noWrap/>
            <w:vAlign w:val="center"/>
          </w:tcPr>
          <w:p w14:paraId="6B7E75F3"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|3*fy_high + 1*fx_high|</w:t>
            </w:r>
          </w:p>
        </w:tc>
      </w:tr>
      <w:tr w:rsidR="008A79F5" w:rsidRPr="0073594C" w14:paraId="2532800B"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C51E3D8"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4C9EC3FD"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5204</w:t>
            </w:r>
          </w:p>
        </w:tc>
        <w:tc>
          <w:tcPr>
            <w:tcW w:w="1842" w:type="dxa"/>
            <w:tcBorders>
              <w:top w:val="nil"/>
              <w:left w:val="nil"/>
              <w:bottom w:val="single" w:sz="4" w:space="0" w:color="auto"/>
              <w:right w:val="single" w:sz="4" w:space="0" w:color="auto"/>
            </w:tcBorders>
            <w:shd w:val="clear" w:color="auto" w:fill="auto"/>
            <w:noWrap/>
            <w:vAlign w:val="bottom"/>
          </w:tcPr>
          <w:p w14:paraId="01D197A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7074</w:t>
            </w:r>
          </w:p>
        </w:tc>
        <w:tc>
          <w:tcPr>
            <w:tcW w:w="1985" w:type="dxa"/>
            <w:tcBorders>
              <w:top w:val="nil"/>
              <w:left w:val="nil"/>
              <w:bottom w:val="single" w:sz="4" w:space="0" w:color="auto"/>
              <w:right w:val="single" w:sz="4" w:space="0" w:color="auto"/>
            </w:tcBorders>
            <w:shd w:val="clear" w:color="auto" w:fill="auto"/>
            <w:noWrap/>
            <w:vAlign w:val="bottom"/>
          </w:tcPr>
          <w:p w14:paraId="60B4AEB9"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7926</w:t>
            </w:r>
          </w:p>
        </w:tc>
        <w:tc>
          <w:tcPr>
            <w:tcW w:w="1843" w:type="dxa"/>
            <w:tcBorders>
              <w:top w:val="nil"/>
              <w:left w:val="nil"/>
              <w:bottom w:val="single" w:sz="4" w:space="0" w:color="auto"/>
              <w:right w:val="single" w:sz="4" w:space="0" w:color="auto"/>
            </w:tcBorders>
            <w:shd w:val="clear" w:color="auto" w:fill="auto"/>
            <w:noWrap/>
            <w:vAlign w:val="bottom"/>
          </w:tcPr>
          <w:p w14:paraId="0E9FD81D"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9796</w:t>
            </w:r>
          </w:p>
        </w:tc>
      </w:tr>
      <w:tr w:rsidR="008A79F5" w:rsidRPr="0073594C" w14:paraId="5747945A"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D66DF9E"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0E9D7E07"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|fx_low – 4*fy_high|</w:t>
            </w:r>
          </w:p>
        </w:tc>
        <w:tc>
          <w:tcPr>
            <w:tcW w:w="1842" w:type="dxa"/>
            <w:tcBorders>
              <w:top w:val="nil"/>
              <w:left w:val="nil"/>
              <w:bottom w:val="single" w:sz="4" w:space="0" w:color="auto"/>
              <w:right w:val="single" w:sz="4" w:space="0" w:color="auto"/>
            </w:tcBorders>
            <w:shd w:val="clear" w:color="auto" w:fill="auto"/>
            <w:noWrap/>
            <w:vAlign w:val="center"/>
          </w:tcPr>
          <w:p w14:paraId="4AF88CE9"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|fx_high – 4*fy_low|</w:t>
            </w:r>
          </w:p>
        </w:tc>
        <w:tc>
          <w:tcPr>
            <w:tcW w:w="1985" w:type="dxa"/>
            <w:tcBorders>
              <w:top w:val="nil"/>
              <w:left w:val="nil"/>
              <w:bottom w:val="single" w:sz="4" w:space="0" w:color="auto"/>
              <w:right w:val="single" w:sz="4" w:space="0" w:color="auto"/>
            </w:tcBorders>
            <w:shd w:val="clear" w:color="auto" w:fill="auto"/>
            <w:noWrap/>
            <w:vAlign w:val="center"/>
          </w:tcPr>
          <w:p w14:paraId="3C42B397"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|fy_low – 4*fx_high|</w:t>
            </w:r>
          </w:p>
        </w:tc>
        <w:tc>
          <w:tcPr>
            <w:tcW w:w="1843" w:type="dxa"/>
            <w:tcBorders>
              <w:top w:val="nil"/>
              <w:left w:val="nil"/>
              <w:bottom w:val="single" w:sz="4" w:space="0" w:color="auto"/>
              <w:right w:val="single" w:sz="4" w:space="0" w:color="auto"/>
            </w:tcBorders>
            <w:shd w:val="clear" w:color="auto" w:fill="auto"/>
            <w:noWrap/>
            <w:vAlign w:val="center"/>
          </w:tcPr>
          <w:p w14:paraId="65F085BD"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|fy_high – 4*fx_low|</w:t>
            </w:r>
          </w:p>
        </w:tc>
      </w:tr>
      <w:tr w:rsidR="008A79F5" w:rsidRPr="0073594C" w14:paraId="2597D956"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01321BA"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2901BF07"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1548</w:t>
            </w:r>
          </w:p>
        </w:tc>
        <w:tc>
          <w:tcPr>
            <w:tcW w:w="1842" w:type="dxa"/>
            <w:tcBorders>
              <w:top w:val="nil"/>
              <w:left w:val="nil"/>
              <w:bottom w:val="single" w:sz="4" w:space="0" w:color="auto"/>
              <w:right w:val="single" w:sz="4" w:space="0" w:color="auto"/>
            </w:tcBorders>
            <w:shd w:val="clear" w:color="auto" w:fill="auto"/>
            <w:noWrap/>
            <w:vAlign w:val="bottom"/>
          </w:tcPr>
          <w:p w14:paraId="430A3D18"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508</w:t>
            </w:r>
          </w:p>
        </w:tc>
        <w:tc>
          <w:tcPr>
            <w:tcW w:w="1985" w:type="dxa"/>
            <w:tcBorders>
              <w:top w:val="nil"/>
              <w:left w:val="nil"/>
              <w:bottom w:val="single" w:sz="4" w:space="0" w:color="auto"/>
              <w:right w:val="single" w:sz="4" w:space="0" w:color="auto"/>
            </w:tcBorders>
            <w:shd w:val="clear" w:color="auto" w:fill="auto"/>
            <w:noWrap/>
            <w:vAlign w:val="bottom"/>
          </w:tcPr>
          <w:p w14:paraId="7AD69B7B"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12502</w:t>
            </w:r>
          </w:p>
        </w:tc>
        <w:tc>
          <w:tcPr>
            <w:tcW w:w="1843" w:type="dxa"/>
            <w:tcBorders>
              <w:top w:val="nil"/>
              <w:left w:val="nil"/>
              <w:bottom w:val="single" w:sz="4" w:space="0" w:color="auto"/>
              <w:right w:val="single" w:sz="4" w:space="0" w:color="auto"/>
            </w:tcBorders>
            <w:shd w:val="clear" w:color="auto" w:fill="auto"/>
            <w:noWrap/>
            <w:vAlign w:val="bottom"/>
          </w:tcPr>
          <w:p w14:paraId="1617AEC1"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16137</w:t>
            </w:r>
          </w:p>
        </w:tc>
      </w:tr>
      <w:tr w:rsidR="008A79F5" w:rsidRPr="0073594C" w14:paraId="0AB4FB97"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D798D0F"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4B2569F7"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|fx_low + 4*fy_low|</w:t>
            </w:r>
          </w:p>
        </w:tc>
        <w:tc>
          <w:tcPr>
            <w:tcW w:w="1842" w:type="dxa"/>
            <w:tcBorders>
              <w:top w:val="nil"/>
              <w:left w:val="nil"/>
              <w:bottom w:val="single" w:sz="4" w:space="0" w:color="auto"/>
              <w:right w:val="single" w:sz="4" w:space="0" w:color="auto"/>
            </w:tcBorders>
            <w:shd w:val="clear" w:color="auto" w:fill="auto"/>
            <w:noWrap/>
            <w:vAlign w:val="center"/>
          </w:tcPr>
          <w:p w14:paraId="755F09AF"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|fx_high + 4*fy_high|</w:t>
            </w:r>
          </w:p>
        </w:tc>
        <w:tc>
          <w:tcPr>
            <w:tcW w:w="1985" w:type="dxa"/>
            <w:tcBorders>
              <w:top w:val="nil"/>
              <w:left w:val="nil"/>
              <w:bottom w:val="single" w:sz="4" w:space="0" w:color="auto"/>
              <w:right w:val="single" w:sz="4" w:space="0" w:color="auto"/>
            </w:tcBorders>
            <w:shd w:val="clear" w:color="auto" w:fill="auto"/>
            <w:noWrap/>
            <w:vAlign w:val="center"/>
          </w:tcPr>
          <w:p w14:paraId="5A03806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|fy_low + 4*fx_low|</w:t>
            </w:r>
          </w:p>
        </w:tc>
        <w:tc>
          <w:tcPr>
            <w:tcW w:w="1843" w:type="dxa"/>
            <w:tcBorders>
              <w:top w:val="nil"/>
              <w:left w:val="nil"/>
              <w:bottom w:val="single" w:sz="4" w:space="0" w:color="auto"/>
              <w:right w:val="single" w:sz="4" w:space="0" w:color="auto"/>
            </w:tcBorders>
            <w:shd w:val="clear" w:color="auto" w:fill="auto"/>
            <w:noWrap/>
            <w:vAlign w:val="center"/>
          </w:tcPr>
          <w:p w14:paraId="5362A732"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|fy_high + 4*fx_high|</w:t>
            </w:r>
          </w:p>
        </w:tc>
      </w:tr>
      <w:tr w:rsidR="008A79F5" w:rsidRPr="0073594C" w14:paraId="7AB63DF0"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C247BD6"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7EAFB27B"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5952</w:t>
            </w:r>
          </w:p>
        </w:tc>
        <w:tc>
          <w:tcPr>
            <w:tcW w:w="1842" w:type="dxa"/>
            <w:tcBorders>
              <w:top w:val="nil"/>
              <w:left w:val="nil"/>
              <w:bottom w:val="single" w:sz="4" w:space="0" w:color="auto"/>
              <w:right w:val="single" w:sz="4" w:space="0" w:color="auto"/>
            </w:tcBorders>
            <w:shd w:val="clear" w:color="auto" w:fill="auto"/>
            <w:noWrap/>
            <w:vAlign w:val="bottom"/>
          </w:tcPr>
          <w:p w14:paraId="355F0E8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6992</w:t>
            </w:r>
          </w:p>
        </w:tc>
        <w:tc>
          <w:tcPr>
            <w:tcW w:w="1985" w:type="dxa"/>
            <w:tcBorders>
              <w:top w:val="nil"/>
              <w:left w:val="nil"/>
              <w:bottom w:val="single" w:sz="4" w:space="0" w:color="auto"/>
              <w:right w:val="single" w:sz="4" w:space="0" w:color="auto"/>
            </w:tcBorders>
            <w:shd w:val="clear" w:color="auto" w:fill="auto"/>
            <w:noWrap/>
            <w:vAlign w:val="bottom"/>
          </w:tcPr>
          <w:p w14:paraId="1ABDE010"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13863</w:t>
            </w:r>
          </w:p>
        </w:tc>
        <w:tc>
          <w:tcPr>
            <w:tcW w:w="1843" w:type="dxa"/>
            <w:tcBorders>
              <w:top w:val="nil"/>
              <w:left w:val="nil"/>
              <w:bottom w:val="single" w:sz="4" w:space="0" w:color="auto"/>
              <w:right w:val="single" w:sz="4" w:space="0" w:color="auto"/>
            </w:tcBorders>
            <w:shd w:val="clear" w:color="auto" w:fill="auto"/>
            <w:noWrap/>
            <w:vAlign w:val="bottom"/>
          </w:tcPr>
          <w:p w14:paraId="01497911"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17498</w:t>
            </w:r>
          </w:p>
        </w:tc>
      </w:tr>
      <w:tr w:rsidR="008A79F5" w:rsidRPr="0073594C" w14:paraId="3BF77E88"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C732C4E"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297784FA"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|2*fx_low – 3*fy_high|</w:t>
            </w:r>
          </w:p>
        </w:tc>
        <w:tc>
          <w:tcPr>
            <w:tcW w:w="1842" w:type="dxa"/>
            <w:tcBorders>
              <w:top w:val="nil"/>
              <w:left w:val="nil"/>
              <w:bottom w:val="single" w:sz="4" w:space="0" w:color="auto"/>
              <w:right w:val="single" w:sz="4" w:space="0" w:color="auto"/>
            </w:tcBorders>
            <w:shd w:val="clear" w:color="auto" w:fill="auto"/>
            <w:noWrap/>
            <w:vAlign w:val="center"/>
          </w:tcPr>
          <w:p w14:paraId="69354016"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|2*fx_high – 3*fy_low|</w:t>
            </w:r>
          </w:p>
        </w:tc>
        <w:tc>
          <w:tcPr>
            <w:tcW w:w="1985" w:type="dxa"/>
            <w:tcBorders>
              <w:top w:val="nil"/>
              <w:left w:val="nil"/>
              <w:bottom w:val="single" w:sz="4" w:space="0" w:color="auto"/>
              <w:right w:val="single" w:sz="4" w:space="0" w:color="auto"/>
            </w:tcBorders>
            <w:shd w:val="clear" w:color="auto" w:fill="auto"/>
            <w:noWrap/>
            <w:vAlign w:val="center"/>
          </w:tcPr>
          <w:p w14:paraId="3AE880F5"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|2*fy_low – 3*fx_high|</w:t>
            </w:r>
          </w:p>
        </w:tc>
        <w:tc>
          <w:tcPr>
            <w:tcW w:w="1843" w:type="dxa"/>
            <w:tcBorders>
              <w:top w:val="nil"/>
              <w:left w:val="nil"/>
              <w:bottom w:val="single" w:sz="4" w:space="0" w:color="auto"/>
              <w:right w:val="single" w:sz="4" w:space="0" w:color="auto"/>
            </w:tcBorders>
            <w:shd w:val="clear" w:color="auto" w:fill="auto"/>
            <w:noWrap/>
            <w:vAlign w:val="center"/>
          </w:tcPr>
          <w:p w14:paraId="04A7FF3D"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|2*fy_high – 3*fx_low|</w:t>
            </w:r>
          </w:p>
        </w:tc>
      </w:tr>
      <w:tr w:rsidR="008A79F5" w:rsidRPr="0073594C" w14:paraId="35887A59"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0BE0A2A"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3598B02B"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6411</w:t>
            </w:r>
          </w:p>
        </w:tc>
        <w:tc>
          <w:tcPr>
            <w:tcW w:w="1842" w:type="dxa"/>
            <w:tcBorders>
              <w:top w:val="nil"/>
              <w:left w:val="nil"/>
              <w:bottom w:val="single" w:sz="4" w:space="0" w:color="auto"/>
              <w:right w:val="single" w:sz="4" w:space="0" w:color="auto"/>
            </w:tcBorders>
            <w:shd w:val="clear" w:color="auto" w:fill="auto"/>
            <w:noWrap/>
            <w:vAlign w:val="bottom"/>
          </w:tcPr>
          <w:p w14:paraId="3DAB4354"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4506</w:t>
            </w:r>
          </w:p>
        </w:tc>
        <w:tc>
          <w:tcPr>
            <w:tcW w:w="1985" w:type="dxa"/>
            <w:tcBorders>
              <w:top w:val="nil"/>
              <w:left w:val="nil"/>
              <w:bottom w:val="single" w:sz="4" w:space="0" w:color="auto"/>
              <w:right w:val="single" w:sz="4" w:space="0" w:color="auto"/>
            </w:tcBorders>
            <w:shd w:val="clear" w:color="auto" w:fill="auto"/>
            <w:noWrap/>
            <w:vAlign w:val="bottom"/>
          </w:tcPr>
          <w:p w14:paraId="6E42C1F5"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8504</w:t>
            </w:r>
          </w:p>
        </w:tc>
        <w:tc>
          <w:tcPr>
            <w:tcW w:w="1843" w:type="dxa"/>
            <w:tcBorders>
              <w:top w:val="nil"/>
              <w:left w:val="nil"/>
              <w:bottom w:val="single" w:sz="4" w:space="0" w:color="auto"/>
              <w:right w:val="single" w:sz="4" w:space="0" w:color="auto"/>
            </w:tcBorders>
            <w:shd w:val="clear" w:color="auto" w:fill="auto"/>
            <w:noWrap/>
            <w:vAlign w:val="bottom"/>
          </w:tcPr>
          <w:p w14:paraId="1217C90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11274</w:t>
            </w:r>
          </w:p>
        </w:tc>
      </w:tr>
      <w:tr w:rsidR="008A79F5" w:rsidRPr="0073594C" w14:paraId="0DEACB86"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FCA6985"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233EEE35"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|2*fx_low + 3*fy_low|</w:t>
            </w:r>
          </w:p>
        </w:tc>
        <w:tc>
          <w:tcPr>
            <w:tcW w:w="1842" w:type="dxa"/>
            <w:tcBorders>
              <w:top w:val="nil"/>
              <w:left w:val="nil"/>
              <w:bottom w:val="single" w:sz="4" w:space="0" w:color="auto"/>
              <w:right w:val="single" w:sz="4" w:space="0" w:color="auto"/>
            </w:tcBorders>
            <w:shd w:val="clear" w:color="auto" w:fill="auto"/>
            <w:noWrap/>
            <w:vAlign w:val="center"/>
          </w:tcPr>
          <w:p w14:paraId="40452765"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|2*fx_high + 3*fy_high|</w:t>
            </w:r>
          </w:p>
        </w:tc>
        <w:tc>
          <w:tcPr>
            <w:tcW w:w="1985" w:type="dxa"/>
            <w:tcBorders>
              <w:top w:val="nil"/>
              <w:left w:val="nil"/>
              <w:bottom w:val="single" w:sz="4" w:space="0" w:color="auto"/>
              <w:right w:val="single" w:sz="4" w:space="0" w:color="auto"/>
            </w:tcBorders>
            <w:shd w:val="clear" w:color="auto" w:fill="auto"/>
            <w:noWrap/>
            <w:vAlign w:val="center"/>
          </w:tcPr>
          <w:p w14:paraId="380513C0"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|2*fy_low + 3*fx_low|</w:t>
            </w:r>
          </w:p>
        </w:tc>
        <w:tc>
          <w:tcPr>
            <w:tcW w:w="1843" w:type="dxa"/>
            <w:tcBorders>
              <w:top w:val="nil"/>
              <w:left w:val="nil"/>
              <w:bottom w:val="single" w:sz="4" w:space="0" w:color="auto"/>
              <w:right w:val="single" w:sz="4" w:space="0" w:color="auto"/>
            </w:tcBorders>
            <w:shd w:val="clear" w:color="auto" w:fill="auto"/>
            <w:noWrap/>
            <w:vAlign w:val="center"/>
          </w:tcPr>
          <w:p w14:paraId="35D38039"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|2*fy_high + 3*fx_high|</w:t>
            </w:r>
          </w:p>
        </w:tc>
      </w:tr>
      <w:tr w:rsidR="008A79F5" w:rsidRPr="0073594C" w14:paraId="191E6655"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38E8BBB"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0E933351"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11226</w:t>
            </w:r>
          </w:p>
        </w:tc>
        <w:tc>
          <w:tcPr>
            <w:tcW w:w="1842" w:type="dxa"/>
            <w:tcBorders>
              <w:top w:val="nil"/>
              <w:left w:val="nil"/>
              <w:bottom w:val="single" w:sz="4" w:space="0" w:color="auto"/>
              <w:right w:val="single" w:sz="4" w:space="0" w:color="auto"/>
            </w:tcBorders>
            <w:shd w:val="clear" w:color="auto" w:fill="auto"/>
            <w:noWrap/>
            <w:vAlign w:val="bottom"/>
          </w:tcPr>
          <w:p w14:paraId="40246E9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13996</w:t>
            </w:r>
          </w:p>
        </w:tc>
        <w:tc>
          <w:tcPr>
            <w:tcW w:w="1985" w:type="dxa"/>
            <w:tcBorders>
              <w:top w:val="nil"/>
              <w:left w:val="nil"/>
              <w:bottom w:val="single" w:sz="4" w:space="0" w:color="auto"/>
              <w:right w:val="single" w:sz="4" w:space="0" w:color="auto"/>
            </w:tcBorders>
            <w:shd w:val="clear" w:color="auto" w:fill="auto"/>
            <w:noWrap/>
            <w:vAlign w:val="bottom"/>
          </w:tcPr>
          <w:p w14:paraId="50B43BC0"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8589</w:t>
            </w:r>
          </w:p>
        </w:tc>
        <w:tc>
          <w:tcPr>
            <w:tcW w:w="1843" w:type="dxa"/>
            <w:tcBorders>
              <w:top w:val="nil"/>
              <w:left w:val="nil"/>
              <w:bottom w:val="single" w:sz="4" w:space="0" w:color="auto"/>
              <w:right w:val="single" w:sz="4" w:space="0" w:color="auto"/>
            </w:tcBorders>
            <w:shd w:val="clear" w:color="auto" w:fill="auto"/>
            <w:noWrap/>
            <w:vAlign w:val="bottom"/>
          </w:tcPr>
          <w:p w14:paraId="2D650FDD"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10494</w:t>
            </w:r>
          </w:p>
        </w:tc>
      </w:tr>
    </w:tbl>
    <w:p w14:paraId="3E488493" w14:textId="77777777" w:rsidR="008A79F5" w:rsidRPr="0073594C" w:rsidRDefault="008A79F5" w:rsidP="008A79F5">
      <w:pPr>
        <w:rPr>
          <w:lang w:eastAsia="ko-KR"/>
        </w:rPr>
      </w:pPr>
    </w:p>
    <w:p w14:paraId="7F12CFFE" w14:textId="77777777" w:rsidR="008A79F5" w:rsidRPr="0073594C" w:rsidRDefault="008A79F5" w:rsidP="008A79F5">
      <w:pPr>
        <w:rPr>
          <w:lang w:eastAsia="ko-KR"/>
        </w:rPr>
      </w:pPr>
    </w:p>
    <w:p w14:paraId="0FC24640" w14:textId="77777777" w:rsidR="008A79F5" w:rsidRDefault="008A79F5" w:rsidP="008A79F5">
      <w:pPr>
        <w:rPr>
          <w:lang w:eastAsia="ko-KR"/>
        </w:rPr>
      </w:pPr>
      <w:r w:rsidRPr="0073594C">
        <w:rPr>
          <w:lang w:eastAsia="ko-KR"/>
        </w:rPr>
        <w:t xml:space="preserve">Based on the </w:t>
      </w:r>
      <w:r w:rsidRPr="0073594C">
        <w:rPr>
          <w:lang w:val="en-US" w:eastAsia="zh-CN"/>
        </w:rPr>
        <w:t>t</w:t>
      </w:r>
      <w:r w:rsidRPr="0073594C">
        <w:rPr>
          <w:lang w:eastAsia="ko-KR"/>
        </w:rPr>
        <w:t xml:space="preserve">ables above it can be seen that </w:t>
      </w:r>
    </w:p>
    <w:p w14:paraId="6ACAE76E" w14:textId="19E6E6A9" w:rsidR="008A79F5" w:rsidRDefault="008A79F5" w:rsidP="008A79F5">
      <w:pPr>
        <w:rPr>
          <w:lang w:eastAsia="zh-CN"/>
        </w:rPr>
      </w:pPr>
      <w:r w:rsidRPr="0073594C">
        <w:rPr>
          <w:lang w:eastAsia="ko-KR"/>
        </w:rPr>
        <w:t>n70 + n71 IMD3, IMD4, and IMD5 may affect Rx frequencies of band n77</w:t>
      </w:r>
      <w:r>
        <w:rPr>
          <w:rFonts w:hint="eastAsia"/>
          <w:lang w:eastAsia="zh-CN"/>
        </w:rPr>
        <w:t>。</w:t>
      </w:r>
    </w:p>
    <w:p w14:paraId="2D359180" w14:textId="7A86A14C" w:rsidR="008A79F5" w:rsidRPr="0073594C" w:rsidRDefault="008A79F5" w:rsidP="008A79F5">
      <w:pPr>
        <w:rPr>
          <w:lang w:eastAsia="ko-KR"/>
        </w:rPr>
      </w:pPr>
      <w:r w:rsidRPr="0073594C">
        <w:rPr>
          <w:lang w:eastAsia="ko-KR"/>
        </w:rPr>
        <w:t>n71 + n77 IMD3 and IMD4 may affect Rx frequencies of band n70.</w:t>
      </w:r>
    </w:p>
    <w:p w14:paraId="3945747C" w14:textId="77777777" w:rsidR="008A79F5" w:rsidRPr="0073594C" w:rsidRDefault="008A79F5" w:rsidP="008A79F5">
      <w:pPr>
        <w:pStyle w:val="affb"/>
        <w:rPr>
          <w:lang w:eastAsia="ko-KR"/>
        </w:rPr>
      </w:pPr>
    </w:p>
    <w:p w14:paraId="38929BF4" w14:textId="5233CC82" w:rsidR="008A79F5" w:rsidRPr="0073594C" w:rsidRDefault="008A79F5" w:rsidP="008A79F5">
      <w:pPr>
        <w:pStyle w:val="41"/>
        <w:rPr>
          <w:lang w:val="en-US" w:eastAsia="ja-JP"/>
        </w:rPr>
      </w:pPr>
      <w:bookmarkStart w:id="273" w:name="_Toc136288268"/>
      <w:r>
        <w:rPr>
          <w:rFonts w:hint="eastAsia"/>
          <w:szCs w:val="22"/>
          <w:lang w:eastAsia="zh-CN"/>
        </w:rPr>
        <w:t>5.</w:t>
      </w:r>
      <w:r>
        <w:rPr>
          <w:szCs w:val="22"/>
          <w:lang w:eastAsia="zh-CN"/>
        </w:rPr>
        <w:t>22</w:t>
      </w:r>
      <w:r w:rsidRPr="0073594C">
        <w:rPr>
          <w:szCs w:val="22"/>
          <w:lang w:eastAsia="zh-CN"/>
        </w:rPr>
        <w:t>.2.2</w:t>
      </w:r>
      <w:r w:rsidRPr="0073594C">
        <w:rPr>
          <w:rFonts w:hint="eastAsia"/>
          <w:szCs w:val="22"/>
          <w:lang w:eastAsia="zh-CN"/>
        </w:rPr>
        <w:tab/>
      </w:r>
      <w:r w:rsidRPr="0073594C">
        <w:rPr>
          <w:rFonts w:hint="eastAsia"/>
          <w:szCs w:val="22"/>
          <w:lang w:val="en-US" w:eastAsia="zh-CN"/>
        </w:rPr>
        <w:t>REFSENS requirements</w:t>
      </w:r>
      <w:bookmarkEnd w:id="273"/>
    </w:p>
    <w:p w14:paraId="6B75B07C" w14:textId="77777777" w:rsidR="008A79F5" w:rsidRPr="0073594C" w:rsidRDefault="008A79F5" w:rsidP="008A79F5">
      <w:pPr>
        <w:rPr>
          <w:szCs w:val="18"/>
        </w:rPr>
      </w:pPr>
      <w:r w:rsidRPr="0073594C">
        <w:rPr>
          <w:lang w:eastAsia="ko-KR"/>
        </w:rPr>
        <w:t xml:space="preserve">Looking further on the IMD impacts, only IMD4 and IMD5 products of n70+n71 may fall into Rx frequencies of n77 in the USA. Other MSD test points are not applicable. </w:t>
      </w:r>
      <w:r w:rsidRPr="0073594C">
        <w:rPr>
          <w:iCs/>
          <w:lang w:val="en-US" w:eastAsia="zh-CN"/>
        </w:rPr>
        <w:t>Since i</w:t>
      </w:r>
      <w:r w:rsidRPr="0073594C">
        <w:rPr>
          <w:rFonts w:cs="Arial"/>
          <w:lang w:val="en-US"/>
        </w:rPr>
        <w:t>n</w:t>
      </w:r>
      <w:r w:rsidRPr="0073594C">
        <w:rPr>
          <w:rFonts w:cs="Arial"/>
        </w:rPr>
        <w:t xml:space="preserve"> the USA, </w:t>
      </w:r>
      <w:r w:rsidRPr="0073594C">
        <w:rPr>
          <w:szCs w:val="18"/>
        </w:rPr>
        <w:t xml:space="preserve">n77 band is restricted to 3450 – 3550 MHz and 3700 – 3980 MHz, IMD products are calculated based on those frequencies. </w:t>
      </w:r>
    </w:p>
    <w:p w14:paraId="1D0084E1" w14:textId="77777777" w:rsidR="008A79F5" w:rsidRPr="0073594C" w:rsidRDefault="008A79F5" w:rsidP="008A79F5">
      <w:r w:rsidRPr="0073594C">
        <w:t>MSD values are reused from CA_n5A-n66A-n77A.</w:t>
      </w:r>
    </w:p>
    <w:p w14:paraId="37F65AB8" w14:textId="48E72E16" w:rsidR="008A79F5" w:rsidRPr="0073594C" w:rsidRDefault="008A79F5" w:rsidP="008A79F5">
      <w:pPr>
        <w:jc w:val="center"/>
        <w:rPr>
          <w:rFonts w:ascii="Arial" w:hAnsi="Arial" w:cs="Arial"/>
          <w:b/>
          <w:bCs/>
          <w:lang w:val="en-US" w:eastAsia="zh-CN"/>
        </w:rPr>
      </w:pPr>
      <w:r w:rsidRPr="0073594C">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22</w:t>
      </w:r>
      <w:r w:rsidRPr="0073594C">
        <w:rPr>
          <w:rFonts w:ascii="Arial" w:hAnsi="Arial" w:cs="Arial" w:hint="eastAsia"/>
          <w:b/>
          <w:bCs/>
          <w:lang w:val="en-US" w:eastAsia="zh-CN"/>
        </w:rPr>
        <w:t>.2.3-1</w:t>
      </w:r>
      <w:r w:rsidRPr="0073594C">
        <w:rPr>
          <w:rFonts w:ascii="Arial" w:hAnsi="Arial" w:cs="Arial"/>
          <w:b/>
          <w:bCs/>
          <w:lang w:val="en-US"/>
        </w:rPr>
        <w:t xml:space="preserve">: </w:t>
      </w:r>
      <w:r w:rsidRPr="0073594C">
        <w:rPr>
          <w:rFonts w:ascii="Arial" w:hAnsi="Arial" w:cs="Arial" w:hint="eastAsia"/>
          <w:b/>
          <w:bCs/>
          <w:lang w:val="en-US" w:eastAsia="zh-CN"/>
        </w:rPr>
        <w:t>MSD due to IMD issue</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8A79F5" w:rsidRPr="0073594C" w14:paraId="30D24383" w14:textId="77777777" w:rsidTr="00BC1FE2">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1031A6B" w14:textId="77777777" w:rsidR="008A79F5" w:rsidRPr="0073594C" w:rsidRDefault="008A79F5" w:rsidP="00BC1FE2">
            <w:pPr>
              <w:pStyle w:val="TAH"/>
              <w:rPr>
                <w:lang w:val="en-US"/>
              </w:rPr>
            </w:pPr>
            <w:r w:rsidRPr="0073594C">
              <w:lastRenderedPageBreak/>
              <w:t>Band / Channel bandwidth / N</w:t>
            </w:r>
            <w:r w:rsidRPr="0073594C">
              <w:rPr>
                <w:vertAlign w:val="subscript"/>
              </w:rPr>
              <w:t>RB</w:t>
            </w:r>
            <w:r w:rsidRPr="0073594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6F19189D" w14:textId="77777777" w:rsidR="008A79F5" w:rsidRPr="0073594C" w:rsidRDefault="008A79F5" w:rsidP="00BC1FE2">
            <w:pPr>
              <w:pStyle w:val="TAH"/>
            </w:pPr>
            <w:r w:rsidRPr="0073594C">
              <w:t>Source of IMD</w:t>
            </w:r>
          </w:p>
        </w:tc>
      </w:tr>
      <w:tr w:rsidR="008A79F5" w:rsidRPr="0073594C" w14:paraId="68C5F47E" w14:textId="77777777" w:rsidTr="00BC1FE2">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D74BD01" w14:textId="77777777" w:rsidR="008A79F5" w:rsidRPr="0073594C" w:rsidRDefault="008A79F5" w:rsidP="00BC1FE2">
            <w:pPr>
              <w:pStyle w:val="TAH"/>
            </w:pPr>
            <w:r w:rsidRPr="0073594C">
              <w:rPr>
                <w:lang w:eastAsia="ja-JP"/>
              </w:rPr>
              <w:t>NR</w:t>
            </w:r>
            <w:r w:rsidRPr="0073594C">
              <w:t xml:space="preserve"> </w:t>
            </w:r>
            <w:r w:rsidRPr="0073594C">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2837C9F" w14:textId="77777777" w:rsidR="008A79F5" w:rsidRPr="0073594C" w:rsidRDefault="008A79F5" w:rsidP="00BC1FE2">
            <w:pPr>
              <w:pStyle w:val="TAH"/>
            </w:pPr>
            <w:r w:rsidRPr="0073594C">
              <w:rPr>
                <w:lang w:eastAsia="ja-JP"/>
              </w:rPr>
              <w:t>NR</w:t>
            </w:r>
            <w:r w:rsidRPr="0073594C">
              <w:t xml:space="preserve"> band</w:t>
            </w:r>
          </w:p>
        </w:tc>
        <w:tc>
          <w:tcPr>
            <w:tcW w:w="960" w:type="dxa"/>
            <w:tcBorders>
              <w:top w:val="single" w:sz="4" w:space="0" w:color="auto"/>
              <w:left w:val="single" w:sz="4" w:space="0" w:color="auto"/>
              <w:bottom w:val="single" w:sz="4" w:space="0" w:color="auto"/>
              <w:right w:val="single" w:sz="4" w:space="0" w:color="auto"/>
            </w:tcBorders>
          </w:tcPr>
          <w:p w14:paraId="1950AE84" w14:textId="77777777" w:rsidR="008A79F5" w:rsidRPr="0073594C" w:rsidRDefault="008A79F5" w:rsidP="00BC1FE2">
            <w:pPr>
              <w:pStyle w:val="TAH"/>
            </w:pPr>
            <w:r w:rsidRPr="0073594C">
              <w:t>UL F</w:t>
            </w:r>
            <w:r w:rsidRPr="0073594C">
              <w:rPr>
                <w:vertAlign w:val="subscript"/>
              </w:rPr>
              <w:t>c</w:t>
            </w:r>
            <w:r w:rsidRPr="0073594C">
              <w:t xml:space="preserve"> </w:t>
            </w:r>
            <w:r w:rsidRPr="0073594C">
              <w:br/>
              <w:t>(MHz)</w:t>
            </w:r>
          </w:p>
        </w:tc>
        <w:tc>
          <w:tcPr>
            <w:tcW w:w="964" w:type="dxa"/>
            <w:tcBorders>
              <w:top w:val="single" w:sz="4" w:space="0" w:color="auto"/>
              <w:left w:val="single" w:sz="4" w:space="0" w:color="auto"/>
              <w:bottom w:val="single" w:sz="4" w:space="0" w:color="auto"/>
              <w:right w:val="single" w:sz="4" w:space="0" w:color="auto"/>
            </w:tcBorders>
          </w:tcPr>
          <w:p w14:paraId="4743ADC2" w14:textId="77777777" w:rsidR="008A79F5" w:rsidRPr="0073594C" w:rsidRDefault="008A79F5" w:rsidP="00BC1FE2">
            <w:pPr>
              <w:pStyle w:val="TAH"/>
            </w:pPr>
            <w:r w:rsidRPr="0073594C">
              <w:t xml:space="preserve">UL/DL BW </w:t>
            </w:r>
            <w:r w:rsidRPr="0073594C">
              <w:br/>
              <w:t>(MHz)</w:t>
            </w:r>
          </w:p>
        </w:tc>
        <w:tc>
          <w:tcPr>
            <w:tcW w:w="960" w:type="dxa"/>
            <w:tcBorders>
              <w:top w:val="single" w:sz="4" w:space="0" w:color="auto"/>
              <w:left w:val="single" w:sz="4" w:space="0" w:color="auto"/>
              <w:bottom w:val="single" w:sz="4" w:space="0" w:color="auto"/>
              <w:right w:val="single" w:sz="4" w:space="0" w:color="auto"/>
            </w:tcBorders>
          </w:tcPr>
          <w:p w14:paraId="0A6DC0F9" w14:textId="77777777" w:rsidR="008A79F5" w:rsidRPr="0073594C" w:rsidRDefault="008A79F5" w:rsidP="00BC1FE2">
            <w:pPr>
              <w:pStyle w:val="TAH"/>
            </w:pPr>
            <w:r w:rsidRPr="0073594C">
              <w:t xml:space="preserve">UL </w:t>
            </w:r>
            <w:r w:rsidRPr="0073594C">
              <w:br/>
              <w:t>C</w:t>
            </w:r>
            <w:r w:rsidRPr="0073594C">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2F90CD9A" w14:textId="77777777" w:rsidR="008A79F5" w:rsidRPr="0073594C" w:rsidRDefault="008A79F5" w:rsidP="00BC1FE2">
            <w:pPr>
              <w:pStyle w:val="TAH"/>
            </w:pPr>
            <w:r w:rsidRPr="0073594C">
              <w:t>DL F</w:t>
            </w:r>
            <w:r w:rsidRPr="0073594C">
              <w:rPr>
                <w:vertAlign w:val="subscript"/>
              </w:rPr>
              <w:t>c</w:t>
            </w:r>
            <w:r w:rsidRPr="0073594C">
              <w:t xml:space="preserve"> (MHz)</w:t>
            </w:r>
          </w:p>
        </w:tc>
        <w:tc>
          <w:tcPr>
            <w:tcW w:w="977" w:type="dxa"/>
            <w:tcBorders>
              <w:top w:val="single" w:sz="4" w:space="0" w:color="auto"/>
              <w:left w:val="single" w:sz="4" w:space="0" w:color="auto"/>
              <w:bottom w:val="single" w:sz="4" w:space="0" w:color="auto"/>
              <w:right w:val="single" w:sz="4" w:space="0" w:color="auto"/>
            </w:tcBorders>
          </w:tcPr>
          <w:p w14:paraId="612C48D0" w14:textId="77777777" w:rsidR="008A79F5" w:rsidRPr="0073594C" w:rsidRDefault="008A79F5" w:rsidP="00BC1FE2">
            <w:pPr>
              <w:pStyle w:val="TAH"/>
            </w:pPr>
            <w:r w:rsidRPr="0073594C">
              <w:t xml:space="preserve">MSD </w:t>
            </w:r>
            <w:r w:rsidRPr="0073594C">
              <w:br/>
              <w:t>(dB)</w:t>
            </w:r>
          </w:p>
        </w:tc>
        <w:tc>
          <w:tcPr>
            <w:tcW w:w="828" w:type="dxa"/>
            <w:tcBorders>
              <w:top w:val="single" w:sz="4" w:space="0" w:color="auto"/>
              <w:left w:val="single" w:sz="4" w:space="0" w:color="auto"/>
              <w:bottom w:val="single" w:sz="4" w:space="0" w:color="auto"/>
              <w:right w:val="single" w:sz="4" w:space="0" w:color="auto"/>
            </w:tcBorders>
          </w:tcPr>
          <w:p w14:paraId="7AF2326B" w14:textId="77777777" w:rsidR="008A79F5" w:rsidRPr="0073594C" w:rsidRDefault="008A79F5" w:rsidP="00BC1FE2">
            <w:pPr>
              <w:pStyle w:val="TAH"/>
            </w:pPr>
            <w:r w:rsidRPr="0073594C">
              <w:t>Duplex mode</w:t>
            </w:r>
          </w:p>
        </w:tc>
        <w:tc>
          <w:tcPr>
            <w:tcW w:w="1057" w:type="dxa"/>
            <w:tcBorders>
              <w:top w:val="nil"/>
              <w:left w:val="single" w:sz="4" w:space="0" w:color="auto"/>
              <w:bottom w:val="single" w:sz="4" w:space="0" w:color="auto"/>
              <w:right w:val="single" w:sz="4" w:space="0" w:color="auto"/>
            </w:tcBorders>
            <w:shd w:val="clear" w:color="auto" w:fill="auto"/>
          </w:tcPr>
          <w:p w14:paraId="3885316D" w14:textId="77777777" w:rsidR="008A79F5" w:rsidRPr="0073594C" w:rsidRDefault="008A79F5" w:rsidP="00BC1FE2">
            <w:pPr>
              <w:pStyle w:val="TAH"/>
            </w:pPr>
          </w:p>
        </w:tc>
      </w:tr>
      <w:tr w:rsidR="008A79F5" w:rsidRPr="0073594C" w14:paraId="6E959067" w14:textId="77777777" w:rsidTr="00BC1FE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D417412" w14:textId="77777777" w:rsidR="008A79F5" w:rsidRPr="0073594C" w:rsidRDefault="008A79F5" w:rsidP="00BC1FE2">
            <w:pPr>
              <w:pStyle w:val="TAC"/>
              <w:rPr>
                <w:lang w:val="en-US" w:eastAsia="zh-CN"/>
              </w:rPr>
            </w:pPr>
            <w:r w:rsidRPr="0073594C">
              <w:rPr>
                <w:color w:val="000000"/>
                <w:lang w:eastAsia="zh-CN"/>
              </w:rPr>
              <w:t>CA_n70-n71-n77</w:t>
            </w:r>
            <w:r w:rsidRPr="0073594C">
              <w:rPr>
                <w:color w:val="000000"/>
                <w:vertAlign w:val="superscript"/>
                <w:lang w:eastAsia="zh-CN"/>
              </w:rPr>
              <w:t>5</w:t>
            </w:r>
          </w:p>
        </w:tc>
        <w:tc>
          <w:tcPr>
            <w:tcW w:w="1146" w:type="dxa"/>
            <w:tcBorders>
              <w:top w:val="single" w:sz="4" w:space="0" w:color="auto"/>
              <w:left w:val="single" w:sz="4" w:space="0" w:color="auto"/>
              <w:right w:val="single" w:sz="4" w:space="0" w:color="auto"/>
            </w:tcBorders>
            <w:vAlign w:val="center"/>
          </w:tcPr>
          <w:p w14:paraId="230E9867" w14:textId="77777777" w:rsidR="008A79F5" w:rsidRPr="0073594C" w:rsidRDefault="008A79F5" w:rsidP="00BC1FE2">
            <w:pPr>
              <w:pStyle w:val="TAC"/>
              <w:rPr>
                <w:lang w:val="en-US" w:eastAsia="zh-CN"/>
              </w:rPr>
            </w:pPr>
            <w:r w:rsidRPr="0073594C">
              <w:rPr>
                <w:color w:val="000000"/>
              </w:rPr>
              <w:t>n70</w:t>
            </w:r>
          </w:p>
        </w:tc>
        <w:tc>
          <w:tcPr>
            <w:tcW w:w="960" w:type="dxa"/>
            <w:tcBorders>
              <w:top w:val="single" w:sz="4" w:space="0" w:color="auto"/>
              <w:left w:val="single" w:sz="4" w:space="0" w:color="auto"/>
              <w:right w:val="single" w:sz="4" w:space="0" w:color="auto"/>
            </w:tcBorders>
          </w:tcPr>
          <w:p w14:paraId="01F9744C" w14:textId="77777777" w:rsidR="008A79F5" w:rsidRPr="0073594C" w:rsidRDefault="008A79F5" w:rsidP="00BC1FE2">
            <w:pPr>
              <w:pStyle w:val="TAC"/>
              <w:rPr>
                <w:lang w:val="en-US" w:eastAsia="zh-CN"/>
              </w:rPr>
            </w:pPr>
            <w:r w:rsidRPr="0073594C">
              <w:rPr>
                <w:lang w:val="en-US" w:eastAsia="zh-CN"/>
              </w:rPr>
              <w:t>N/A</w:t>
            </w:r>
          </w:p>
        </w:tc>
        <w:tc>
          <w:tcPr>
            <w:tcW w:w="964" w:type="dxa"/>
            <w:tcBorders>
              <w:top w:val="single" w:sz="4" w:space="0" w:color="auto"/>
              <w:left w:val="single" w:sz="4" w:space="0" w:color="auto"/>
              <w:right w:val="single" w:sz="4" w:space="0" w:color="auto"/>
            </w:tcBorders>
          </w:tcPr>
          <w:p w14:paraId="59EF4905" w14:textId="77777777" w:rsidR="008A79F5" w:rsidRPr="0073594C" w:rsidRDefault="008A79F5" w:rsidP="00BC1FE2">
            <w:pPr>
              <w:pStyle w:val="TAC"/>
              <w:rPr>
                <w:lang w:val="en-US" w:eastAsia="zh-CN"/>
              </w:rPr>
            </w:pPr>
            <w:r w:rsidRPr="0073594C">
              <w:rPr>
                <w:lang w:val="en-US" w:eastAsia="zh-CN"/>
              </w:rPr>
              <w:t>N/A</w:t>
            </w:r>
          </w:p>
        </w:tc>
        <w:tc>
          <w:tcPr>
            <w:tcW w:w="960" w:type="dxa"/>
            <w:tcBorders>
              <w:top w:val="single" w:sz="4" w:space="0" w:color="auto"/>
              <w:left w:val="single" w:sz="4" w:space="0" w:color="auto"/>
              <w:right w:val="single" w:sz="4" w:space="0" w:color="auto"/>
            </w:tcBorders>
          </w:tcPr>
          <w:p w14:paraId="4BD1349D" w14:textId="77777777" w:rsidR="008A79F5" w:rsidRPr="0073594C" w:rsidRDefault="008A79F5" w:rsidP="00BC1FE2">
            <w:pPr>
              <w:pStyle w:val="TAC"/>
              <w:rPr>
                <w:lang w:val="en-US" w:eastAsia="zh-CN"/>
              </w:rPr>
            </w:pPr>
            <w:r w:rsidRPr="0073594C">
              <w:rPr>
                <w:lang w:val="en-US" w:eastAsia="zh-CN"/>
              </w:rPr>
              <w:t>N/A</w:t>
            </w:r>
          </w:p>
        </w:tc>
        <w:tc>
          <w:tcPr>
            <w:tcW w:w="960" w:type="dxa"/>
            <w:tcBorders>
              <w:top w:val="single" w:sz="4" w:space="0" w:color="auto"/>
              <w:left w:val="single" w:sz="4" w:space="0" w:color="auto"/>
              <w:right w:val="single" w:sz="4" w:space="0" w:color="auto"/>
            </w:tcBorders>
          </w:tcPr>
          <w:p w14:paraId="33DC35D1" w14:textId="77777777" w:rsidR="008A79F5" w:rsidRPr="0073594C" w:rsidRDefault="008A79F5" w:rsidP="00BC1FE2">
            <w:pPr>
              <w:pStyle w:val="TAC"/>
              <w:rPr>
                <w:lang w:val="en-US" w:eastAsia="zh-CN"/>
              </w:rPr>
            </w:pPr>
            <w:r w:rsidRPr="0073594C">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2209510B" w14:textId="77777777" w:rsidR="008A79F5" w:rsidRPr="0073594C" w:rsidRDefault="008A79F5" w:rsidP="00BC1FE2">
            <w:pPr>
              <w:pStyle w:val="TAC"/>
              <w:rPr>
                <w:lang w:val="en-US" w:eastAsia="zh-CN"/>
              </w:rPr>
            </w:pPr>
            <w:r w:rsidRPr="0073594C">
              <w:rPr>
                <w:lang w:val="en-US" w:eastAsia="zh-CN"/>
              </w:rPr>
              <w:t>N/A</w:t>
            </w:r>
          </w:p>
        </w:tc>
        <w:tc>
          <w:tcPr>
            <w:tcW w:w="828" w:type="dxa"/>
            <w:tcBorders>
              <w:top w:val="single" w:sz="4" w:space="0" w:color="auto"/>
              <w:left w:val="single" w:sz="4" w:space="0" w:color="auto"/>
              <w:right w:val="single" w:sz="4" w:space="0" w:color="auto"/>
            </w:tcBorders>
            <w:vAlign w:val="center"/>
          </w:tcPr>
          <w:p w14:paraId="5A76DCB9" w14:textId="77777777" w:rsidR="008A79F5" w:rsidRPr="0073594C" w:rsidRDefault="008A79F5" w:rsidP="00BC1FE2">
            <w:pPr>
              <w:pStyle w:val="TAC"/>
              <w:rPr>
                <w:lang w:val="en-US" w:eastAsia="zh-CN"/>
              </w:rPr>
            </w:pPr>
            <w:r w:rsidRPr="0073594C">
              <w:rPr>
                <w:color w:val="000000"/>
                <w:lang w:eastAsia="zh-CN"/>
              </w:rPr>
              <w:t>FDD</w:t>
            </w:r>
          </w:p>
        </w:tc>
        <w:tc>
          <w:tcPr>
            <w:tcW w:w="1057" w:type="dxa"/>
            <w:tcBorders>
              <w:top w:val="single" w:sz="4" w:space="0" w:color="auto"/>
              <w:left w:val="single" w:sz="4" w:space="0" w:color="auto"/>
              <w:right w:val="single" w:sz="4" w:space="0" w:color="auto"/>
            </w:tcBorders>
          </w:tcPr>
          <w:p w14:paraId="1CFE9B39" w14:textId="77777777" w:rsidR="008A79F5" w:rsidRPr="0073594C" w:rsidRDefault="008A79F5" w:rsidP="00BC1FE2">
            <w:pPr>
              <w:pStyle w:val="TAC"/>
              <w:rPr>
                <w:lang w:val="en-US" w:eastAsia="zh-CN"/>
              </w:rPr>
            </w:pPr>
            <w:r w:rsidRPr="0073594C">
              <w:t>N/A</w:t>
            </w:r>
          </w:p>
        </w:tc>
      </w:tr>
      <w:tr w:rsidR="008A79F5" w:rsidRPr="0073594C" w14:paraId="0138BFFE"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AD1B02F" w14:textId="77777777" w:rsidR="008A79F5" w:rsidRPr="0073594C" w:rsidRDefault="008A79F5" w:rsidP="00BC1FE2">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960E326" w14:textId="77777777" w:rsidR="008A79F5" w:rsidRPr="0073594C" w:rsidRDefault="008A79F5" w:rsidP="00BC1FE2">
            <w:pPr>
              <w:pStyle w:val="TAC"/>
              <w:rPr>
                <w:lang w:val="en-US" w:eastAsia="zh-CN"/>
              </w:rPr>
            </w:pPr>
            <w:r w:rsidRPr="0073594C">
              <w:rPr>
                <w:color w:val="000000"/>
                <w:lang w:eastAsia="zh-CN"/>
              </w:rPr>
              <w:t>n71</w:t>
            </w:r>
          </w:p>
        </w:tc>
        <w:tc>
          <w:tcPr>
            <w:tcW w:w="960" w:type="dxa"/>
            <w:tcBorders>
              <w:top w:val="single" w:sz="4" w:space="0" w:color="auto"/>
              <w:left w:val="single" w:sz="4" w:space="0" w:color="auto"/>
              <w:right w:val="single" w:sz="4" w:space="0" w:color="auto"/>
            </w:tcBorders>
          </w:tcPr>
          <w:p w14:paraId="74F70E2E" w14:textId="77777777" w:rsidR="008A79F5" w:rsidRPr="0073594C" w:rsidRDefault="008A79F5" w:rsidP="00BC1FE2">
            <w:pPr>
              <w:pStyle w:val="TAC"/>
              <w:rPr>
                <w:lang w:val="en-US" w:eastAsia="zh-CN"/>
              </w:rPr>
            </w:pPr>
            <w:r w:rsidRPr="0073594C">
              <w:rPr>
                <w:lang w:val="en-US" w:eastAsia="zh-CN"/>
              </w:rPr>
              <w:t>N/A</w:t>
            </w:r>
          </w:p>
        </w:tc>
        <w:tc>
          <w:tcPr>
            <w:tcW w:w="964" w:type="dxa"/>
            <w:tcBorders>
              <w:top w:val="single" w:sz="4" w:space="0" w:color="auto"/>
              <w:left w:val="single" w:sz="4" w:space="0" w:color="auto"/>
              <w:right w:val="single" w:sz="4" w:space="0" w:color="auto"/>
            </w:tcBorders>
          </w:tcPr>
          <w:p w14:paraId="44E7F1B2" w14:textId="77777777" w:rsidR="008A79F5" w:rsidRPr="0073594C" w:rsidRDefault="008A79F5" w:rsidP="00BC1FE2">
            <w:pPr>
              <w:pStyle w:val="TAC"/>
              <w:rPr>
                <w:lang w:val="en-US" w:eastAsia="zh-CN"/>
              </w:rPr>
            </w:pPr>
            <w:r w:rsidRPr="0073594C">
              <w:rPr>
                <w:lang w:val="en-US" w:eastAsia="zh-CN"/>
              </w:rPr>
              <w:t>N/A</w:t>
            </w:r>
          </w:p>
        </w:tc>
        <w:tc>
          <w:tcPr>
            <w:tcW w:w="960" w:type="dxa"/>
            <w:tcBorders>
              <w:top w:val="single" w:sz="4" w:space="0" w:color="auto"/>
              <w:left w:val="single" w:sz="4" w:space="0" w:color="auto"/>
              <w:right w:val="single" w:sz="4" w:space="0" w:color="auto"/>
            </w:tcBorders>
          </w:tcPr>
          <w:p w14:paraId="11302497" w14:textId="77777777" w:rsidR="008A79F5" w:rsidRPr="0073594C" w:rsidRDefault="008A79F5" w:rsidP="00BC1FE2">
            <w:pPr>
              <w:pStyle w:val="TAC"/>
              <w:rPr>
                <w:lang w:val="en-US" w:eastAsia="zh-CN"/>
              </w:rPr>
            </w:pPr>
            <w:r w:rsidRPr="0073594C">
              <w:rPr>
                <w:lang w:val="en-US" w:eastAsia="zh-CN"/>
              </w:rPr>
              <w:t>N/A</w:t>
            </w:r>
          </w:p>
        </w:tc>
        <w:tc>
          <w:tcPr>
            <w:tcW w:w="960" w:type="dxa"/>
            <w:tcBorders>
              <w:top w:val="single" w:sz="4" w:space="0" w:color="auto"/>
              <w:left w:val="single" w:sz="4" w:space="0" w:color="auto"/>
              <w:right w:val="single" w:sz="4" w:space="0" w:color="auto"/>
            </w:tcBorders>
          </w:tcPr>
          <w:p w14:paraId="7EF8700C" w14:textId="77777777" w:rsidR="008A79F5" w:rsidRPr="0073594C" w:rsidRDefault="008A79F5" w:rsidP="00BC1FE2">
            <w:pPr>
              <w:pStyle w:val="TAC"/>
              <w:rPr>
                <w:lang w:val="en-US" w:eastAsia="zh-CN"/>
              </w:rPr>
            </w:pPr>
            <w:r w:rsidRPr="0073594C">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1BEF693C" w14:textId="77777777" w:rsidR="008A79F5" w:rsidRPr="0073594C" w:rsidRDefault="008A79F5" w:rsidP="00BC1FE2">
            <w:pPr>
              <w:pStyle w:val="TAC"/>
              <w:rPr>
                <w:lang w:val="en-US" w:eastAsia="zh-CN"/>
              </w:rPr>
            </w:pPr>
            <w:r w:rsidRPr="0073594C">
              <w:rPr>
                <w:lang w:val="en-US" w:eastAsia="zh-CN"/>
              </w:rPr>
              <w:t>N/A</w:t>
            </w:r>
          </w:p>
        </w:tc>
        <w:tc>
          <w:tcPr>
            <w:tcW w:w="828" w:type="dxa"/>
            <w:tcBorders>
              <w:top w:val="single" w:sz="4" w:space="0" w:color="auto"/>
              <w:left w:val="single" w:sz="4" w:space="0" w:color="auto"/>
              <w:right w:val="single" w:sz="4" w:space="0" w:color="auto"/>
            </w:tcBorders>
            <w:vAlign w:val="center"/>
          </w:tcPr>
          <w:p w14:paraId="4AA4D36D" w14:textId="77777777" w:rsidR="008A79F5" w:rsidRPr="0073594C" w:rsidRDefault="008A79F5" w:rsidP="00BC1FE2">
            <w:pPr>
              <w:pStyle w:val="TAC"/>
              <w:rPr>
                <w:lang w:val="en-US" w:eastAsia="zh-CN"/>
              </w:rPr>
            </w:pPr>
            <w:r w:rsidRPr="0073594C">
              <w:rPr>
                <w:color w:val="000000"/>
                <w:lang w:eastAsia="zh-CN"/>
              </w:rPr>
              <w:t>FDD</w:t>
            </w:r>
          </w:p>
        </w:tc>
        <w:tc>
          <w:tcPr>
            <w:tcW w:w="1057" w:type="dxa"/>
            <w:tcBorders>
              <w:top w:val="single" w:sz="4" w:space="0" w:color="auto"/>
              <w:left w:val="single" w:sz="4" w:space="0" w:color="auto"/>
              <w:right w:val="single" w:sz="4" w:space="0" w:color="auto"/>
            </w:tcBorders>
          </w:tcPr>
          <w:p w14:paraId="304FD204" w14:textId="77777777" w:rsidR="008A79F5" w:rsidRPr="0073594C" w:rsidRDefault="008A79F5" w:rsidP="00BC1FE2">
            <w:pPr>
              <w:pStyle w:val="TAC"/>
              <w:rPr>
                <w:lang w:val="en-US" w:eastAsia="zh-CN"/>
              </w:rPr>
            </w:pPr>
            <w:r w:rsidRPr="0073594C">
              <w:t>N/A</w:t>
            </w:r>
          </w:p>
        </w:tc>
      </w:tr>
      <w:tr w:rsidR="008A79F5" w:rsidRPr="0073594C" w14:paraId="2FD556E7"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92A3342" w14:textId="77777777" w:rsidR="008A79F5" w:rsidRPr="0073594C" w:rsidRDefault="008A79F5" w:rsidP="00BC1FE2">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2FD6FD3" w14:textId="77777777" w:rsidR="008A79F5" w:rsidRPr="0073594C" w:rsidRDefault="008A79F5" w:rsidP="00BC1FE2">
            <w:pPr>
              <w:pStyle w:val="TAC"/>
              <w:rPr>
                <w:lang w:val="en-US" w:eastAsia="zh-CN"/>
              </w:rPr>
            </w:pPr>
            <w:r w:rsidRPr="0073594C">
              <w:rPr>
                <w:color w:val="000000"/>
              </w:rPr>
              <w:t>n77</w:t>
            </w:r>
          </w:p>
        </w:tc>
        <w:tc>
          <w:tcPr>
            <w:tcW w:w="960" w:type="dxa"/>
            <w:tcBorders>
              <w:top w:val="single" w:sz="4" w:space="0" w:color="auto"/>
              <w:left w:val="single" w:sz="4" w:space="0" w:color="auto"/>
              <w:right w:val="single" w:sz="4" w:space="0" w:color="auto"/>
            </w:tcBorders>
          </w:tcPr>
          <w:p w14:paraId="2FB7D8FB" w14:textId="77777777" w:rsidR="008A79F5" w:rsidRPr="0073594C" w:rsidRDefault="008A79F5" w:rsidP="00BC1FE2">
            <w:pPr>
              <w:pStyle w:val="TAC"/>
              <w:rPr>
                <w:lang w:val="en-US" w:eastAsia="zh-CN"/>
              </w:rPr>
            </w:pPr>
            <w:r w:rsidRPr="0073594C">
              <w:rPr>
                <w:lang w:val="en-US" w:eastAsia="zh-CN"/>
              </w:rPr>
              <w:t>N/A</w:t>
            </w:r>
          </w:p>
        </w:tc>
        <w:tc>
          <w:tcPr>
            <w:tcW w:w="964" w:type="dxa"/>
            <w:tcBorders>
              <w:top w:val="single" w:sz="4" w:space="0" w:color="auto"/>
              <w:left w:val="single" w:sz="4" w:space="0" w:color="auto"/>
              <w:right w:val="single" w:sz="4" w:space="0" w:color="auto"/>
            </w:tcBorders>
          </w:tcPr>
          <w:p w14:paraId="3B0BDB2B" w14:textId="77777777" w:rsidR="008A79F5" w:rsidRPr="0073594C" w:rsidRDefault="008A79F5" w:rsidP="00BC1FE2">
            <w:pPr>
              <w:pStyle w:val="TAC"/>
              <w:rPr>
                <w:lang w:val="en-US" w:eastAsia="zh-CN"/>
              </w:rPr>
            </w:pPr>
            <w:r w:rsidRPr="0073594C">
              <w:rPr>
                <w:lang w:val="en-US" w:eastAsia="zh-CN"/>
              </w:rPr>
              <w:t>N/A</w:t>
            </w:r>
          </w:p>
        </w:tc>
        <w:tc>
          <w:tcPr>
            <w:tcW w:w="960" w:type="dxa"/>
            <w:tcBorders>
              <w:top w:val="single" w:sz="4" w:space="0" w:color="auto"/>
              <w:left w:val="single" w:sz="4" w:space="0" w:color="auto"/>
              <w:right w:val="single" w:sz="4" w:space="0" w:color="auto"/>
            </w:tcBorders>
          </w:tcPr>
          <w:p w14:paraId="50E3CD1F" w14:textId="77777777" w:rsidR="008A79F5" w:rsidRPr="0073594C" w:rsidRDefault="008A79F5" w:rsidP="00BC1FE2">
            <w:pPr>
              <w:pStyle w:val="TAC"/>
              <w:rPr>
                <w:lang w:val="en-US" w:eastAsia="zh-CN"/>
              </w:rPr>
            </w:pPr>
            <w:r w:rsidRPr="0073594C">
              <w:rPr>
                <w:lang w:val="en-US" w:eastAsia="zh-CN"/>
              </w:rPr>
              <w:t>N/A</w:t>
            </w:r>
          </w:p>
        </w:tc>
        <w:tc>
          <w:tcPr>
            <w:tcW w:w="960" w:type="dxa"/>
            <w:tcBorders>
              <w:top w:val="single" w:sz="4" w:space="0" w:color="auto"/>
              <w:left w:val="single" w:sz="4" w:space="0" w:color="auto"/>
              <w:right w:val="single" w:sz="4" w:space="0" w:color="auto"/>
            </w:tcBorders>
          </w:tcPr>
          <w:p w14:paraId="4E41098F" w14:textId="77777777" w:rsidR="008A79F5" w:rsidRPr="0073594C" w:rsidRDefault="008A79F5" w:rsidP="00BC1FE2">
            <w:pPr>
              <w:pStyle w:val="TAC"/>
              <w:rPr>
                <w:lang w:val="en-US" w:eastAsia="zh-CN"/>
              </w:rPr>
            </w:pPr>
            <w:r w:rsidRPr="0073594C">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301890FC" w14:textId="77777777" w:rsidR="008A79F5" w:rsidRPr="0073594C" w:rsidRDefault="008A79F5" w:rsidP="00BC1FE2">
            <w:pPr>
              <w:pStyle w:val="TAC"/>
              <w:rPr>
                <w:lang w:val="en-US" w:eastAsia="zh-CN"/>
              </w:rPr>
            </w:pPr>
            <w:r w:rsidRPr="0073594C">
              <w:rPr>
                <w:lang w:val="en-US" w:eastAsia="zh-CN"/>
              </w:rPr>
              <w:t>N/A</w:t>
            </w:r>
          </w:p>
        </w:tc>
        <w:tc>
          <w:tcPr>
            <w:tcW w:w="828" w:type="dxa"/>
            <w:tcBorders>
              <w:top w:val="single" w:sz="4" w:space="0" w:color="auto"/>
              <w:left w:val="single" w:sz="4" w:space="0" w:color="auto"/>
              <w:right w:val="single" w:sz="4" w:space="0" w:color="auto"/>
            </w:tcBorders>
            <w:vAlign w:val="center"/>
          </w:tcPr>
          <w:p w14:paraId="397EEBD0" w14:textId="77777777" w:rsidR="008A79F5" w:rsidRPr="0073594C" w:rsidRDefault="008A79F5" w:rsidP="00BC1FE2">
            <w:pPr>
              <w:pStyle w:val="TAC"/>
              <w:rPr>
                <w:lang w:val="en-US" w:eastAsia="zh-CN"/>
              </w:rPr>
            </w:pPr>
            <w:r w:rsidRPr="0073594C">
              <w:rPr>
                <w:color w:val="000000"/>
                <w:lang w:eastAsia="zh-CN"/>
              </w:rPr>
              <w:t>TDD</w:t>
            </w:r>
          </w:p>
        </w:tc>
        <w:tc>
          <w:tcPr>
            <w:tcW w:w="1057" w:type="dxa"/>
            <w:tcBorders>
              <w:top w:val="single" w:sz="4" w:space="0" w:color="auto"/>
              <w:left w:val="single" w:sz="4" w:space="0" w:color="auto"/>
              <w:right w:val="single" w:sz="4" w:space="0" w:color="auto"/>
            </w:tcBorders>
          </w:tcPr>
          <w:p w14:paraId="5529635A" w14:textId="77777777" w:rsidR="008A79F5" w:rsidRPr="0073594C" w:rsidRDefault="008A79F5" w:rsidP="00BC1FE2">
            <w:pPr>
              <w:pStyle w:val="TAC"/>
              <w:rPr>
                <w:lang w:val="en-US" w:eastAsia="zh-CN"/>
              </w:rPr>
            </w:pPr>
            <w:r w:rsidRPr="0073594C">
              <w:t>IMD3</w:t>
            </w:r>
            <w:r w:rsidRPr="0073594C">
              <w:rPr>
                <w:vertAlign w:val="superscript"/>
              </w:rPr>
              <w:t>5</w:t>
            </w:r>
          </w:p>
        </w:tc>
      </w:tr>
      <w:tr w:rsidR="008A79F5" w:rsidRPr="0073594C" w14:paraId="102398E0"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673A247" w14:textId="77777777" w:rsidR="008A79F5" w:rsidRPr="0073594C" w:rsidRDefault="008A79F5" w:rsidP="00BC1FE2">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D2546C6" w14:textId="77777777" w:rsidR="008A79F5" w:rsidRPr="0073594C" w:rsidRDefault="008A79F5" w:rsidP="00BC1FE2">
            <w:pPr>
              <w:pStyle w:val="TAC"/>
              <w:rPr>
                <w:lang w:val="en-US" w:eastAsia="zh-CN"/>
              </w:rPr>
            </w:pPr>
            <w:r w:rsidRPr="0073594C">
              <w:rPr>
                <w:color w:val="000000"/>
              </w:rPr>
              <w:t>n70</w:t>
            </w:r>
          </w:p>
        </w:tc>
        <w:tc>
          <w:tcPr>
            <w:tcW w:w="960" w:type="dxa"/>
            <w:tcBorders>
              <w:top w:val="single" w:sz="4" w:space="0" w:color="auto"/>
              <w:left w:val="single" w:sz="4" w:space="0" w:color="auto"/>
              <w:right w:val="single" w:sz="4" w:space="0" w:color="auto"/>
            </w:tcBorders>
          </w:tcPr>
          <w:p w14:paraId="5A18F09F" w14:textId="77777777" w:rsidR="008A79F5" w:rsidRPr="0073594C" w:rsidRDefault="008A79F5" w:rsidP="00BC1FE2">
            <w:pPr>
              <w:pStyle w:val="TAC"/>
              <w:rPr>
                <w:lang w:val="en-US" w:eastAsia="zh-CN"/>
              </w:rPr>
            </w:pPr>
            <w:r w:rsidRPr="0073594C">
              <w:rPr>
                <w:lang w:val="en-US" w:eastAsia="zh-CN"/>
              </w:rPr>
              <w:t>1702.5</w:t>
            </w:r>
          </w:p>
        </w:tc>
        <w:tc>
          <w:tcPr>
            <w:tcW w:w="964" w:type="dxa"/>
            <w:tcBorders>
              <w:top w:val="single" w:sz="4" w:space="0" w:color="auto"/>
              <w:left w:val="single" w:sz="4" w:space="0" w:color="auto"/>
              <w:right w:val="single" w:sz="4" w:space="0" w:color="auto"/>
            </w:tcBorders>
          </w:tcPr>
          <w:p w14:paraId="09D3E3AC" w14:textId="77777777" w:rsidR="008A79F5" w:rsidRPr="0073594C" w:rsidRDefault="008A79F5" w:rsidP="00BC1FE2">
            <w:pPr>
              <w:pStyle w:val="TAC"/>
              <w:rPr>
                <w:lang w:val="en-US" w:eastAsia="zh-CN"/>
              </w:rPr>
            </w:pPr>
            <w:r w:rsidRPr="0073594C">
              <w:rPr>
                <w:lang w:val="en-US" w:eastAsia="zh-CN"/>
              </w:rPr>
              <w:t>5</w:t>
            </w:r>
          </w:p>
        </w:tc>
        <w:tc>
          <w:tcPr>
            <w:tcW w:w="960" w:type="dxa"/>
            <w:tcBorders>
              <w:top w:val="single" w:sz="4" w:space="0" w:color="auto"/>
              <w:left w:val="single" w:sz="4" w:space="0" w:color="auto"/>
              <w:right w:val="single" w:sz="4" w:space="0" w:color="auto"/>
            </w:tcBorders>
          </w:tcPr>
          <w:p w14:paraId="20D20425" w14:textId="77777777" w:rsidR="008A79F5" w:rsidRPr="0073594C" w:rsidRDefault="008A79F5" w:rsidP="00BC1FE2">
            <w:pPr>
              <w:pStyle w:val="TAC"/>
              <w:rPr>
                <w:lang w:val="en-US" w:eastAsia="zh-CN"/>
              </w:rPr>
            </w:pPr>
            <w:r w:rsidRPr="0073594C">
              <w:rPr>
                <w:lang w:val="en-US" w:eastAsia="zh-CN"/>
              </w:rPr>
              <w:t>25</w:t>
            </w:r>
          </w:p>
        </w:tc>
        <w:tc>
          <w:tcPr>
            <w:tcW w:w="960" w:type="dxa"/>
            <w:tcBorders>
              <w:top w:val="single" w:sz="4" w:space="0" w:color="auto"/>
              <w:left w:val="single" w:sz="4" w:space="0" w:color="auto"/>
              <w:right w:val="single" w:sz="4" w:space="0" w:color="auto"/>
            </w:tcBorders>
          </w:tcPr>
          <w:p w14:paraId="33F5BDEF" w14:textId="77777777" w:rsidR="008A79F5" w:rsidRPr="0073594C" w:rsidRDefault="008A79F5" w:rsidP="00BC1FE2">
            <w:pPr>
              <w:pStyle w:val="TAC"/>
              <w:rPr>
                <w:lang w:val="en-US" w:eastAsia="zh-CN"/>
              </w:rPr>
            </w:pPr>
            <w:r w:rsidRPr="0073594C">
              <w:rPr>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14:paraId="75844007" w14:textId="77777777" w:rsidR="008A79F5" w:rsidRPr="0073594C" w:rsidRDefault="008A79F5" w:rsidP="00BC1FE2">
            <w:pPr>
              <w:pStyle w:val="TAC"/>
              <w:rPr>
                <w:lang w:val="en-US" w:eastAsia="zh-CN"/>
              </w:rPr>
            </w:pPr>
            <w:r w:rsidRPr="0073594C">
              <w:rPr>
                <w:lang w:val="en-US" w:eastAsia="zh-CN"/>
              </w:rPr>
              <w:t>N/A</w:t>
            </w:r>
          </w:p>
        </w:tc>
        <w:tc>
          <w:tcPr>
            <w:tcW w:w="828" w:type="dxa"/>
            <w:tcBorders>
              <w:top w:val="single" w:sz="4" w:space="0" w:color="auto"/>
              <w:left w:val="single" w:sz="4" w:space="0" w:color="auto"/>
              <w:right w:val="single" w:sz="4" w:space="0" w:color="auto"/>
            </w:tcBorders>
            <w:vAlign w:val="center"/>
          </w:tcPr>
          <w:p w14:paraId="6D995450" w14:textId="77777777" w:rsidR="008A79F5" w:rsidRPr="0073594C" w:rsidRDefault="008A79F5" w:rsidP="00BC1FE2">
            <w:pPr>
              <w:pStyle w:val="TAC"/>
              <w:rPr>
                <w:lang w:val="en-US" w:eastAsia="zh-CN"/>
              </w:rPr>
            </w:pPr>
            <w:r w:rsidRPr="0073594C">
              <w:rPr>
                <w:color w:val="000000"/>
                <w:lang w:eastAsia="zh-CN"/>
              </w:rPr>
              <w:t>FDD</w:t>
            </w:r>
          </w:p>
        </w:tc>
        <w:tc>
          <w:tcPr>
            <w:tcW w:w="1057" w:type="dxa"/>
            <w:tcBorders>
              <w:top w:val="single" w:sz="4" w:space="0" w:color="auto"/>
              <w:left w:val="single" w:sz="4" w:space="0" w:color="auto"/>
              <w:right w:val="single" w:sz="4" w:space="0" w:color="auto"/>
            </w:tcBorders>
          </w:tcPr>
          <w:p w14:paraId="2E446000" w14:textId="77777777" w:rsidR="008A79F5" w:rsidRPr="0073594C" w:rsidRDefault="008A79F5" w:rsidP="00BC1FE2">
            <w:pPr>
              <w:pStyle w:val="TAC"/>
              <w:rPr>
                <w:lang w:val="en-US" w:eastAsia="zh-CN"/>
              </w:rPr>
            </w:pPr>
            <w:r w:rsidRPr="0073594C">
              <w:t>N/A</w:t>
            </w:r>
          </w:p>
        </w:tc>
      </w:tr>
      <w:tr w:rsidR="008A79F5" w:rsidRPr="0073594C" w14:paraId="4B899AD3"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0AC77AE" w14:textId="77777777" w:rsidR="008A79F5" w:rsidRPr="0073594C" w:rsidRDefault="008A79F5" w:rsidP="00BC1FE2">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37831CB" w14:textId="77777777" w:rsidR="008A79F5" w:rsidRPr="0073594C" w:rsidRDefault="008A79F5" w:rsidP="00BC1FE2">
            <w:pPr>
              <w:pStyle w:val="TAC"/>
              <w:rPr>
                <w:lang w:val="en-US" w:eastAsia="zh-CN"/>
              </w:rPr>
            </w:pPr>
            <w:r w:rsidRPr="0073594C">
              <w:rPr>
                <w:color w:val="000000"/>
                <w:lang w:eastAsia="zh-CN"/>
              </w:rPr>
              <w:t>n71</w:t>
            </w:r>
          </w:p>
        </w:tc>
        <w:tc>
          <w:tcPr>
            <w:tcW w:w="960" w:type="dxa"/>
            <w:tcBorders>
              <w:top w:val="single" w:sz="4" w:space="0" w:color="auto"/>
              <w:left w:val="single" w:sz="4" w:space="0" w:color="auto"/>
              <w:right w:val="single" w:sz="4" w:space="0" w:color="auto"/>
            </w:tcBorders>
          </w:tcPr>
          <w:p w14:paraId="251AFB96" w14:textId="77777777" w:rsidR="008A79F5" w:rsidRPr="0073594C" w:rsidRDefault="008A79F5" w:rsidP="00BC1FE2">
            <w:pPr>
              <w:pStyle w:val="TAC"/>
              <w:rPr>
                <w:lang w:val="en-US" w:eastAsia="zh-CN"/>
              </w:rPr>
            </w:pPr>
            <w:r w:rsidRPr="0073594C">
              <w:rPr>
                <w:lang w:val="en-US" w:eastAsia="zh-CN"/>
              </w:rPr>
              <w:t>680.5</w:t>
            </w:r>
          </w:p>
        </w:tc>
        <w:tc>
          <w:tcPr>
            <w:tcW w:w="964" w:type="dxa"/>
            <w:tcBorders>
              <w:top w:val="single" w:sz="4" w:space="0" w:color="auto"/>
              <w:left w:val="single" w:sz="4" w:space="0" w:color="auto"/>
              <w:right w:val="single" w:sz="4" w:space="0" w:color="auto"/>
            </w:tcBorders>
          </w:tcPr>
          <w:p w14:paraId="17325DDF" w14:textId="77777777" w:rsidR="008A79F5" w:rsidRPr="0073594C" w:rsidRDefault="008A79F5" w:rsidP="00BC1FE2">
            <w:pPr>
              <w:pStyle w:val="TAC"/>
              <w:rPr>
                <w:lang w:val="en-US" w:eastAsia="zh-CN"/>
              </w:rPr>
            </w:pPr>
            <w:r w:rsidRPr="0073594C">
              <w:rPr>
                <w:lang w:val="en-US" w:eastAsia="zh-CN"/>
              </w:rPr>
              <w:t>5</w:t>
            </w:r>
          </w:p>
        </w:tc>
        <w:tc>
          <w:tcPr>
            <w:tcW w:w="960" w:type="dxa"/>
            <w:tcBorders>
              <w:top w:val="single" w:sz="4" w:space="0" w:color="auto"/>
              <w:left w:val="single" w:sz="4" w:space="0" w:color="auto"/>
              <w:right w:val="single" w:sz="4" w:space="0" w:color="auto"/>
            </w:tcBorders>
          </w:tcPr>
          <w:p w14:paraId="0247E638" w14:textId="77777777" w:rsidR="008A79F5" w:rsidRPr="0073594C" w:rsidRDefault="008A79F5" w:rsidP="00BC1FE2">
            <w:pPr>
              <w:pStyle w:val="TAC"/>
              <w:rPr>
                <w:lang w:val="en-US" w:eastAsia="zh-CN"/>
              </w:rPr>
            </w:pPr>
            <w:r w:rsidRPr="0073594C">
              <w:rPr>
                <w:lang w:val="en-US" w:eastAsia="zh-CN"/>
              </w:rPr>
              <w:t>25</w:t>
            </w:r>
          </w:p>
        </w:tc>
        <w:tc>
          <w:tcPr>
            <w:tcW w:w="960" w:type="dxa"/>
            <w:tcBorders>
              <w:top w:val="single" w:sz="4" w:space="0" w:color="auto"/>
              <w:left w:val="single" w:sz="4" w:space="0" w:color="auto"/>
              <w:right w:val="single" w:sz="4" w:space="0" w:color="auto"/>
            </w:tcBorders>
          </w:tcPr>
          <w:p w14:paraId="1B579A48" w14:textId="77777777" w:rsidR="008A79F5" w:rsidRPr="0073594C" w:rsidRDefault="008A79F5" w:rsidP="00BC1FE2">
            <w:pPr>
              <w:pStyle w:val="TAC"/>
              <w:rPr>
                <w:lang w:val="en-US" w:eastAsia="zh-CN"/>
              </w:rPr>
            </w:pPr>
            <w:r w:rsidRPr="0073594C">
              <w:rPr>
                <w:lang w:val="en-US" w:eastAsia="zh-CN"/>
              </w:rPr>
              <w:t>834.5</w:t>
            </w:r>
          </w:p>
        </w:tc>
        <w:tc>
          <w:tcPr>
            <w:tcW w:w="977" w:type="dxa"/>
            <w:tcBorders>
              <w:top w:val="single" w:sz="4" w:space="0" w:color="auto"/>
              <w:left w:val="single" w:sz="4" w:space="0" w:color="auto"/>
              <w:bottom w:val="single" w:sz="4" w:space="0" w:color="auto"/>
              <w:right w:val="single" w:sz="4" w:space="0" w:color="auto"/>
            </w:tcBorders>
          </w:tcPr>
          <w:p w14:paraId="0AC68EE2" w14:textId="77777777" w:rsidR="008A79F5" w:rsidRPr="0073594C" w:rsidRDefault="008A79F5" w:rsidP="00BC1FE2">
            <w:pPr>
              <w:pStyle w:val="TAC"/>
              <w:rPr>
                <w:lang w:val="en-US" w:eastAsia="zh-CN"/>
              </w:rPr>
            </w:pPr>
            <w:r w:rsidRPr="0073594C">
              <w:rPr>
                <w:lang w:val="en-US" w:eastAsia="zh-CN"/>
              </w:rPr>
              <w:t>N/A</w:t>
            </w:r>
          </w:p>
        </w:tc>
        <w:tc>
          <w:tcPr>
            <w:tcW w:w="828" w:type="dxa"/>
            <w:tcBorders>
              <w:top w:val="single" w:sz="4" w:space="0" w:color="auto"/>
              <w:left w:val="single" w:sz="4" w:space="0" w:color="auto"/>
              <w:right w:val="single" w:sz="4" w:space="0" w:color="auto"/>
            </w:tcBorders>
            <w:vAlign w:val="center"/>
          </w:tcPr>
          <w:p w14:paraId="7E642C98" w14:textId="77777777" w:rsidR="008A79F5" w:rsidRPr="0073594C" w:rsidRDefault="008A79F5" w:rsidP="00BC1FE2">
            <w:pPr>
              <w:pStyle w:val="TAC"/>
              <w:rPr>
                <w:lang w:val="en-US" w:eastAsia="zh-CN"/>
              </w:rPr>
            </w:pPr>
            <w:r w:rsidRPr="0073594C">
              <w:rPr>
                <w:color w:val="000000"/>
                <w:lang w:eastAsia="zh-CN"/>
              </w:rPr>
              <w:t>FDD</w:t>
            </w:r>
          </w:p>
        </w:tc>
        <w:tc>
          <w:tcPr>
            <w:tcW w:w="1057" w:type="dxa"/>
            <w:tcBorders>
              <w:top w:val="single" w:sz="4" w:space="0" w:color="auto"/>
              <w:left w:val="single" w:sz="4" w:space="0" w:color="auto"/>
              <w:right w:val="single" w:sz="4" w:space="0" w:color="auto"/>
            </w:tcBorders>
          </w:tcPr>
          <w:p w14:paraId="640FC1C5" w14:textId="77777777" w:rsidR="008A79F5" w:rsidRPr="0073594C" w:rsidRDefault="008A79F5" w:rsidP="00BC1FE2">
            <w:pPr>
              <w:pStyle w:val="TAC"/>
              <w:rPr>
                <w:lang w:val="en-US" w:eastAsia="zh-CN"/>
              </w:rPr>
            </w:pPr>
            <w:r w:rsidRPr="0073594C">
              <w:t>N/A</w:t>
            </w:r>
          </w:p>
        </w:tc>
      </w:tr>
      <w:tr w:rsidR="008A79F5" w:rsidRPr="0073594C" w14:paraId="73A348CC"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9057EF2" w14:textId="77777777" w:rsidR="008A79F5" w:rsidRPr="0073594C" w:rsidRDefault="008A79F5" w:rsidP="00BC1FE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E3F223" w14:textId="77777777" w:rsidR="008A79F5" w:rsidRPr="0073594C" w:rsidRDefault="008A79F5" w:rsidP="00BC1FE2">
            <w:pPr>
              <w:pStyle w:val="TAC"/>
              <w:rPr>
                <w:lang w:val="en-US" w:eastAsia="zh-CN"/>
              </w:rPr>
            </w:pPr>
            <w:r w:rsidRPr="0073594C">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5DCD1C07" w14:textId="77777777" w:rsidR="008A79F5" w:rsidRPr="0073594C" w:rsidRDefault="008A79F5" w:rsidP="00BC1FE2">
            <w:pPr>
              <w:pStyle w:val="TAC"/>
              <w:rPr>
                <w:lang w:val="en-US" w:eastAsia="zh-CN"/>
              </w:rPr>
            </w:pPr>
            <w:r w:rsidRPr="0073594C">
              <w:rPr>
                <w:lang w:val="en-US" w:eastAsia="zh-CN"/>
              </w:rPr>
              <w:t>3745</w:t>
            </w:r>
          </w:p>
        </w:tc>
        <w:tc>
          <w:tcPr>
            <w:tcW w:w="964" w:type="dxa"/>
            <w:tcBorders>
              <w:top w:val="single" w:sz="4" w:space="0" w:color="auto"/>
              <w:left w:val="single" w:sz="4" w:space="0" w:color="auto"/>
              <w:bottom w:val="single" w:sz="4" w:space="0" w:color="auto"/>
              <w:right w:val="single" w:sz="4" w:space="0" w:color="auto"/>
            </w:tcBorders>
          </w:tcPr>
          <w:p w14:paraId="20B9274A" w14:textId="77777777" w:rsidR="008A79F5" w:rsidRPr="0073594C" w:rsidRDefault="008A79F5" w:rsidP="00BC1FE2">
            <w:pPr>
              <w:pStyle w:val="TAC"/>
              <w:rPr>
                <w:lang w:val="en-US" w:eastAsia="zh-CN"/>
              </w:rPr>
            </w:pPr>
            <w:r w:rsidRPr="0073594C">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A250730" w14:textId="77777777" w:rsidR="008A79F5" w:rsidRPr="0073594C" w:rsidRDefault="008A79F5" w:rsidP="00BC1FE2">
            <w:pPr>
              <w:pStyle w:val="TAC"/>
              <w:rPr>
                <w:lang w:val="en-US" w:eastAsia="zh-CN"/>
              </w:rPr>
            </w:pPr>
            <w:r w:rsidRPr="0073594C">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991BD50" w14:textId="77777777" w:rsidR="008A79F5" w:rsidRPr="0073594C" w:rsidRDefault="008A79F5" w:rsidP="00BC1FE2">
            <w:pPr>
              <w:pStyle w:val="TAC"/>
              <w:rPr>
                <w:lang w:val="en-US" w:eastAsia="zh-CN"/>
              </w:rPr>
            </w:pPr>
            <w:r w:rsidRPr="0073594C">
              <w:rPr>
                <w:lang w:val="en-US" w:eastAsia="zh-CN"/>
              </w:rPr>
              <w:t>3745</w:t>
            </w:r>
          </w:p>
        </w:tc>
        <w:tc>
          <w:tcPr>
            <w:tcW w:w="977" w:type="dxa"/>
            <w:tcBorders>
              <w:top w:val="single" w:sz="4" w:space="0" w:color="auto"/>
              <w:left w:val="single" w:sz="4" w:space="0" w:color="auto"/>
              <w:bottom w:val="single" w:sz="4" w:space="0" w:color="auto"/>
              <w:right w:val="single" w:sz="4" w:space="0" w:color="auto"/>
            </w:tcBorders>
          </w:tcPr>
          <w:p w14:paraId="67189015" w14:textId="77777777" w:rsidR="008A79F5" w:rsidRPr="0073594C" w:rsidRDefault="008A79F5" w:rsidP="00BC1FE2">
            <w:pPr>
              <w:pStyle w:val="TAC"/>
              <w:rPr>
                <w:lang w:val="en-US" w:eastAsia="zh-CN"/>
              </w:rPr>
            </w:pPr>
            <w:r w:rsidRPr="0073594C">
              <w:rPr>
                <w:lang w:val="en-US" w:eastAsia="zh-CN"/>
              </w:rPr>
              <w:t>8.2</w:t>
            </w:r>
          </w:p>
        </w:tc>
        <w:tc>
          <w:tcPr>
            <w:tcW w:w="828" w:type="dxa"/>
            <w:tcBorders>
              <w:top w:val="single" w:sz="4" w:space="0" w:color="auto"/>
              <w:left w:val="single" w:sz="4" w:space="0" w:color="auto"/>
              <w:bottom w:val="single" w:sz="4" w:space="0" w:color="auto"/>
              <w:right w:val="single" w:sz="4" w:space="0" w:color="auto"/>
            </w:tcBorders>
            <w:vAlign w:val="center"/>
          </w:tcPr>
          <w:p w14:paraId="345C76BB" w14:textId="77777777" w:rsidR="008A79F5" w:rsidRPr="0073594C" w:rsidRDefault="008A79F5" w:rsidP="00BC1FE2">
            <w:pPr>
              <w:pStyle w:val="TAC"/>
              <w:rPr>
                <w:lang w:val="en-US" w:eastAsia="zh-CN"/>
              </w:rPr>
            </w:pPr>
            <w:r w:rsidRPr="0073594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A43BC7F" w14:textId="77777777" w:rsidR="008A79F5" w:rsidRPr="0073594C" w:rsidRDefault="008A79F5" w:rsidP="00BC1FE2">
            <w:pPr>
              <w:pStyle w:val="TAC"/>
              <w:rPr>
                <w:lang w:val="en-US" w:eastAsia="zh-CN"/>
              </w:rPr>
            </w:pPr>
            <w:r w:rsidRPr="0073594C">
              <w:t>IMD4</w:t>
            </w:r>
          </w:p>
        </w:tc>
      </w:tr>
      <w:tr w:rsidR="008A79F5" w:rsidRPr="0073594C" w14:paraId="799D6CE1"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2CB331" w14:textId="77777777" w:rsidR="008A79F5" w:rsidRPr="0073594C" w:rsidRDefault="008A79F5" w:rsidP="00BC1FE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E34D04" w14:textId="77777777" w:rsidR="008A79F5" w:rsidRPr="0073594C" w:rsidRDefault="008A79F5" w:rsidP="00BC1FE2">
            <w:pPr>
              <w:pStyle w:val="TAC"/>
              <w:rPr>
                <w:color w:val="000000"/>
              </w:rPr>
            </w:pPr>
            <w:r w:rsidRPr="0073594C">
              <w:rPr>
                <w:color w:val="000000"/>
              </w:rPr>
              <w:t>n70</w:t>
            </w:r>
          </w:p>
        </w:tc>
        <w:tc>
          <w:tcPr>
            <w:tcW w:w="960" w:type="dxa"/>
            <w:tcBorders>
              <w:top w:val="single" w:sz="4" w:space="0" w:color="auto"/>
              <w:left w:val="single" w:sz="4" w:space="0" w:color="auto"/>
              <w:bottom w:val="single" w:sz="4" w:space="0" w:color="auto"/>
              <w:right w:val="single" w:sz="4" w:space="0" w:color="auto"/>
            </w:tcBorders>
          </w:tcPr>
          <w:p w14:paraId="4E0E9A13" w14:textId="77777777" w:rsidR="008A79F5" w:rsidRPr="0073594C" w:rsidRDefault="008A79F5" w:rsidP="00BC1FE2">
            <w:pPr>
              <w:pStyle w:val="TAC"/>
              <w:rPr>
                <w:lang w:val="en-US" w:eastAsia="zh-CN"/>
              </w:rPr>
            </w:pPr>
            <w:r w:rsidRPr="0073594C">
              <w:rPr>
                <w:lang w:val="en-US" w:eastAsia="zh-CN"/>
              </w:rPr>
              <w:t>1702.5</w:t>
            </w:r>
          </w:p>
        </w:tc>
        <w:tc>
          <w:tcPr>
            <w:tcW w:w="964" w:type="dxa"/>
            <w:tcBorders>
              <w:top w:val="single" w:sz="4" w:space="0" w:color="auto"/>
              <w:left w:val="single" w:sz="4" w:space="0" w:color="auto"/>
              <w:bottom w:val="single" w:sz="4" w:space="0" w:color="auto"/>
              <w:right w:val="single" w:sz="4" w:space="0" w:color="auto"/>
            </w:tcBorders>
          </w:tcPr>
          <w:p w14:paraId="21399C0D" w14:textId="77777777" w:rsidR="008A79F5" w:rsidRPr="0073594C" w:rsidRDefault="008A79F5" w:rsidP="00BC1FE2">
            <w:pPr>
              <w:pStyle w:val="TAC"/>
              <w:rPr>
                <w:lang w:val="en-US" w:eastAsia="zh-CN"/>
              </w:rPr>
            </w:pPr>
            <w:r w:rsidRPr="0073594C">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A246DB3" w14:textId="77777777" w:rsidR="008A79F5" w:rsidRPr="0073594C" w:rsidRDefault="008A79F5" w:rsidP="00BC1FE2">
            <w:pPr>
              <w:pStyle w:val="TAC"/>
              <w:rPr>
                <w:lang w:val="en-US" w:eastAsia="zh-CN"/>
              </w:rPr>
            </w:pPr>
            <w:r w:rsidRPr="0073594C">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29130BD" w14:textId="77777777" w:rsidR="008A79F5" w:rsidRPr="0073594C" w:rsidRDefault="008A79F5" w:rsidP="00BC1FE2">
            <w:pPr>
              <w:pStyle w:val="TAC"/>
              <w:rPr>
                <w:lang w:val="en-US" w:eastAsia="zh-CN"/>
              </w:rPr>
            </w:pPr>
            <w:r w:rsidRPr="0073594C">
              <w:rPr>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14:paraId="37078BCB" w14:textId="77777777" w:rsidR="008A79F5" w:rsidRPr="0073594C" w:rsidRDefault="008A79F5" w:rsidP="00BC1FE2">
            <w:pPr>
              <w:pStyle w:val="TAC"/>
              <w:rPr>
                <w:lang w:val="en-US" w:eastAsia="zh-CN"/>
              </w:rPr>
            </w:pPr>
            <w:r w:rsidRPr="0073594C">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78AA903" w14:textId="77777777" w:rsidR="008A79F5" w:rsidRPr="0073594C" w:rsidRDefault="008A79F5" w:rsidP="00BC1FE2">
            <w:pPr>
              <w:pStyle w:val="TAC"/>
              <w:rPr>
                <w:color w:val="000000"/>
                <w:lang w:eastAsia="zh-CN"/>
              </w:rPr>
            </w:pPr>
            <w:r w:rsidRPr="0073594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D82AFC1" w14:textId="77777777" w:rsidR="008A79F5" w:rsidRPr="0073594C" w:rsidRDefault="008A79F5" w:rsidP="00BC1FE2">
            <w:pPr>
              <w:pStyle w:val="TAC"/>
            </w:pPr>
            <w:r w:rsidRPr="0073594C">
              <w:t>N/A</w:t>
            </w:r>
          </w:p>
        </w:tc>
      </w:tr>
      <w:tr w:rsidR="008A79F5" w:rsidRPr="0073594C" w14:paraId="6E669246"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766F7EA" w14:textId="77777777" w:rsidR="008A79F5" w:rsidRPr="0073594C" w:rsidRDefault="008A79F5" w:rsidP="00BC1FE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418F5F" w14:textId="77777777" w:rsidR="008A79F5" w:rsidRPr="0073594C" w:rsidRDefault="008A79F5" w:rsidP="00BC1FE2">
            <w:pPr>
              <w:pStyle w:val="TAC"/>
              <w:rPr>
                <w:color w:val="000000"/>
              </w:rPr>
            </w:pPr>
            <w:r w:rsidRPr="0073594C">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5225EE4D" w14:textId="77777777" w:rsidR="008A79F5" w:rsidRPr="0073594C" w:rsidRDefault="008A79F5" w:rsidP="00BC1FE2">
            <w:pPr>
              <w:pStyle w:val="TAC"/>
              <w:rPr>
                <w:lang w:val="en-US" w:eastAsia="zh-CN"/>
              </w:rPr>
            </w:pPr>
            <w:r w:rsidRPr="0073594C">
              <w:rPr>
                <w:lang w:val="en-US" w:eastAsia="zh-CN"/>
              </w:rPr>
              <w:t>680.5</w:t>
            </w:r>
          </w:p>
        </w:tc>
        <w:tc>
          <w:tcPr>
            <w:tcW w:w="964" w:type="dxa"/>
            <w:tcBorders>
              <w:top w:val="single" w:sz="4" w:space="0" w:color="auto"/>
              <w:left w:val="single" w:sz="4" w:space="0" w:color="auto"/>
              <w:bottom w:val="single" w:sz="4" w:space="0" w:color="auto"/>
              <w:right w:val="single" w:sz="4" w:space="0" w:color="auto"/>
            </w:tcBorders>
          </w:tcPr>
          <w:p w14:paraId="1433E20F" w14:textId="77777777" w:rsidR="008A79F5" w:rsidRPr="0073594C" w:rsidRDefault="008A79F5" w:rsidP="00BC1FE2">
            <w:pPr>
              <w:pStyle w:val="TAC"/>
              <w:rPr>
                <w:lang w:val="en-US" w:eastAsia="zh-CN"/>
              </w:rPr>
            </w:pPr>
            <w:r w:rsidRPr="0073594C">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5740403" w14:textId="77777777" w:rsidR="008A79F5" w:rsidRPr="0073594C" w:rsidRDefault="008A79F5" w:rsidP="00BC1FE2">
            <w:pPr>
              <w:pStyle w:val="TAC"/>
              <w:rPr>
                <w:lang w:val="en-US" w:eastAsia="zh-CN"/>
              </w:rPr>
            </w:pPr>
            <w:r w:rsidRPr="0073594C">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ECAA128" w14:textId="77777777" w:rsidR="008A79F5" w:rsidRPr="0073594C" w:rsidRDefault="008A79F5" w:rsidP="00BC1FE2">
            <w:pPr>
              <w:pStyle w:val="TAC"/>
              <w:rPr>
                <w:lang w:val="en-US" w:eastAsia="zh-CN"/>
              </w:rPr>
            </w:pPr>
            <w:r w:rsidRPr="0073594C">
              <w:rPr>
                <w:lang w:val="en-US" w:eastAsia="zh-CN"/>
              </w:rPr>
              <w:t>834.5</w:t>
            </w:r>
          </w:p>
        </w:tc>
        <w:tc>
          <w:tcPr>
            <w:tcW w:w="977" w:type="dxa"/>
            <w:tcBorders>
              <w:top w:val="single" w:sz="4" w:space="0" w:color="auto"/>
              <w:left w:val="single" w:sz="4" w:space="0" w:color="auto"/>
              <w:bottom w:val="single" w:sz="4" w:space="0" w:color="auto"/>
              <w:right w:val="single" w:sz="4" w:space="0" w:color="auto"/>
            </w:tcBorders>
          </w:tcPr>
          <w:p w14:paraId="6E9572F7" w14:textId="77777777" w:rsidR="008A79F5" w:rsidRPr="0073594C" w:rsidRDefault="008A79F5" w:rsidP="00BC1FE2">
            <w:pPr>
              <w:pStyle w:val="TAC"/>
              <w:rPr>
                <w:lang w:val="en-US" w:eastAsia="zh-CN"/>
              </w:rPr>
            </w:pPr>
            <w:r w:rsidRPr="0073594C">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6685C3F" w14:textId="77777777" w:rsidR="008A79F5" w:rsidRPr="0073594C" w:rsidRDefault="008A79F5" w:rsidP="00BC1FE2">
            <w:pPr>
              <w:pStyle w:val="TAC"/>
              <w:rPr>
                <w:color w:val="000000"/>
                <w:lang w:eastAsia="zh-CN"/>
              </w:rPr>
            </w:pPr>
            <w:r w:rsidRPr="0073594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CA7DA18" w14:textId="77777777" w:rsidR="008A79F5" w:rsidRPr="0073594C" w:rsidRDefault="008A79F5" w:rsidP="00BC1FE2">
            <w:pPr>
              <w:pStyle w:val="TAC"/>
            </w:pPr>
            <w:r w:rsidRPr="0073594C">
              <w:t>N/A</w:t>
            </w:r>
          </w:p>
        </w:tc>
      </w:tr>
      <w:tr w:rsidR="008A79F5" w:rsidRPr="0073594C" w14:paraId="1FB12983"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006732D" w14:textId="77777777" w:rsidR="008A79F5" w:rsidRPr="0073594C" w:rsidRDefault="008A79F5" w:rsidP="00BC1FE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7D66FB" w14:textId="77777777" w:rsidR="008A79F5" w:rsidRPr="0073594C" w:rsidRDefault="008A79F5" w:rsidP="00BC1FE2">
            <w:pPr>
              <w:pStyle w:val="TAC"/>
              <w:rPr>
                <w:color w:val="000000"/>
              </w:rPr>
            </w:pPr>
            <w:r w:rsidRPr="0073594C">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5FE478BC" w14:textId="77777777" w:rsidR="008A79F5" w:rsidRPr="0073594C" w:rsidRDefault="008A79F5" w:rsidP="00BC1FE2">
            <w:pPr>
              <w:pStyle w:val="TAC"/>
              <w:rPr>
                <w:lang w:val="en-US" w:eastAsia="zh-CN"/>
              </w:rPr>
            </w:pPr>
            <w:r w:rsidRPr="0073594C">
              <w:rPr>
                <w:lang w:val="en-US" w:eastAsia="zh-CN"/>
              </w:rPr>
              <w:t>3745</w:t>
            </w:r>
          </w:p>
        </w:tc>
        <w:tc>
          <w:tcPr>
            <w:tcW w:w="964" w:type="dxa"/>
            <w:tcBorders>
              <w:top w:val="single" w:sz="4" w:space="0" w:color="auto"/>
              <w:left w:val="single" w:sz="4" w:space="0" w:color="auto"/>
              <w:bottom w:val="single" w:sz="4" w:space="0" w:color="auto"/>
              <w:right w:val="single" w:sz="4" w:space="0" w:color="auto"/>
            </w:tcBorders>
          </w:tcPr>
          <w:p w14:paraId="5AF89E0F" w14:textId="77777777" w:rsidR="008A79F5" w:rsidRPr="0073594C" w:rsidRDefault="008A79F5" w:rsidP="00BC1FE2">
            <w:pPr>
              <w:pStyle w:val="TAC"/>
              <w:rPr>
                <w:lang w:val="en-US" w:eastAsia="zh-CN"/>
              </w:rPr>
            </w:pPr>
            <w:r w:rsidRPr="0073594C">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ED49685" w14:textId="77777777" w:rsidR="008A79F5" w:rsidRPr="0073594C" w:rsidRDefault="008A79F5" w:rsidP="00BC1FE2">
            <w:pPr>
              <w:pStyle w:val="TAC"/>
              <w:rPr>
                <w:lang w:val="en-US" w:eastAsia="zh-CN"/>
              </w:rPr>
            </w:pPr>
            <w:r w:rsidRPr="0073594C">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C9F2378" w14:textId="77777777" w:rsidR="008A79F5" w:rsidRPr="0073594C" w:rsidRDefault="008A79F5" w:rsidP="00BC1FE2">
            <w:pPr>
              <w:pStyle w:val="TAC"/>
              <w:rPr>
                <w:lang w:val="en-US" w:eastAsia="zh-CN"/>
              </w:rPr>
            </w:pPr>
            <w:r w:rsidRPr="0073594C">
              <w:rPr>
                <w:lang w:val="en-US" w:eastAsia="zh-CN"/>
              </w:rPr>
              <w:t>3745</w:t>
            </w:r>
          </w:p>
        </w:tc>
        <w:tc>
          <w:tcPr>
            <w:tcW w:w="977" w:type="dxa"/>
            <w:tcBorders>
              <w:top w:val="single" w:sz="4" w:space="0" w:color="auto"/>
              <w:left w:val="single" w:sz="4" w:space="0" w:color="auto"/>
              <w:bottom w:val="single" w:sz="4" w:space="0" w:color="auto"/>
              <w:right w:val="single" w:sz="4" w:space="0" w:color="auto"/>
            </w:tcBorders>
          </w:tcPr>
          <w:p w14:paraId="50205A15" w14:textId="77777777" w:rsidR="008A79F5" w:rsidRPr="0073594C" w:rsidRDefault="008A79F5" w:rsidP="00BC1FE2">
            <w:pPr>
              <w:pStyle w:val="TAC"/>
              <w:rPr>
                <w:lang w:val="en-US" w:eastAsia="zh-CN"/>
              </w:rPr>
            </w:pPr>
            <w:r w:rsidRPr="0073594C">
              <w:rPr>
                <w:lang w:val="en-US" w:eastAsia="zh-CN"/>
              </w:rPr>
              <w:t>3.3</w:t>
            </w:r>
          </w:p>
        </w:tc>
        <w:tc>
          <w:tcPr>
            <w:tcW w:w="828" w:type="dxa"/>
            <w:tcBorders>
              <w:top w:val="single" w:sz="4" w:space="0" w:color="auto"/>
              <w:left w:val="single" w:sz="4" w:space="0" w:color="auto"/>
              <w:bottom w:val="single" w:sz="4" w:space="0" w:color="auto"/>
              <w:right w:val="single" w:sz="4" w:space="0" w:color="auto"/>
            </w:tcBorders>
            <w:vAlign w:val="center"/>
          </w:tcPr>
          <w:p w14:paraId="042CA6E8" w14:textId="77777777" w:rsidR="008A79F5" w:rsidRPr="0073594C" w:rsidRDefault="008A79F5" w:rsidP="00BC1FE2">
            <w:pPr>
              <w:pStyle w:val="TAC"/>
              <w:rPr>
                <w:color w:val="000000"/>
                <w:lang w:eastAsia="zh-CN"/>
              </w:rPr>
            </w:pPr>
            <w:r w:rsidRPr="0073594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00BCC80" w14:textId="77777777" w:rsidR="008A79F5" w:rsidRPr="0073594C" w:rsidRDefault="008A79F5" w:rsidP="00BC1FE2">
            <w:pPr>
              <w:pStyle w:val="TAC"/>
            </w:pPr>
            <w:r w:rsidRPr="0073594C">
              <w:t>IMD5</w:t>
            </w:r>
          </w:p>
        </w:tc>
      </w:tr>
      <w:tr w:rsidR="008A79F5" w:rsidRPr="0073594C" w14:paraId="5DEC7C42"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A92465A" w14:textId="77777777" w:rsidR="008A79F5" w:rsidRPr="0073594C" w:rsidRDefault="008A79F5" w:rsidP="00BC1FE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A1DAA4" w14:textId="77777777" w:rsidR="008A79F5" w:rsidRPr="0073594C" w:rsidRDefault="008A79F5" w:rsidP="00BC1FE2">
            <w:pPr>
              <w:pStyle w:val="TAC"/>
              <w:rPr>
                <w:color w:val="000000"/>
              </w:rPr>
            </w:pPr>
            <w:r w:rsidRPr="0073594C">
              <w:rPr>
                <w:color w:val="000000"/>
              </w:rPr>
              <w:t>n70</w:t>
            </w:r>
          </w:p>
        </w:tc>
        <w:tc>
          <w:tcPr>
            <w:tcW w:w="960" w:type="dxa"/>
            <w:tcBorders>
              <w:top w:val="single" w:sz="4" w:space="0" w:color="auto"/>
              <w:left w:val="single" w:sz="4" w:space="0" w:color="auto"/>
              <w:bottom w:val="single" w:sz="4" w:space="0" w:color="auto"/>
              <w:right w:val="single" w:sz="4" w:space="0" w:color="auto"/>
            </w:tcBorders>
          </w:tcPr>
          <w:p w14:paraId="444D874A" w14:textId="77777777" w:rsidR="008A79F5" w:rsidRPr="0073594C" w:rsidRDefault="008A79F5" w:rsidP="00BC1FE2">
            <w:pPr>
              <w:pStyle w:val="TAC"/>
              <w:rPr>
                <w:lang w:val="en-US" w:eastAsia="zh-CN"/>
              </w:rPr>
            </w:pPr>
            <w:r w:rsidRPr="0073594C">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6D4C072F" w14:textId="77777777" w:rsidR="008A79F5" w:rsidRPr="0073594C" w:rsidRDefault="008A79F5" w:rsidP="00BC1FE2">
            <w:pPr>
              <w:pStyle w:val="TAC"/>
              <w:rPr>
                <w:lang w:val="en-US" w:eastAsia="zh-CN"/>
              </w:rPr>
            </w:pPr>
            <w:r w:rsidRPr="0073594C">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8BC8618" w14:textId="77777777" w:rsidR="008A79F5" w:rsidRPr="0073594C" w:rsidRDefault="008A79F5" w:rsidP="00BC1FE2">
            <w:pPr>
              <w:pStyle w:val="TAC"/>
              <w:rPr>
                <w:lang w:val="en-US" w:eastAsia="zh-CN"/>
              </w:rPr>
            </w:pPr>
            <w:r w:rsidRPr="0073594C">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3710F7A" w14:textId="77777777" w:rsidR="008A79F5" w:rsidRPr="0073594C" w:rsidRDefault="008A79F5" w:rsidP="00BC1FE2">
            <w:pPr>
              <w:pStyle w:val="TAC"/>
              <w:rPr>
                <w:lang w:val="en-US" w:eastAsia="zh-CN"/>
              </w:rPr>
            </w:pPr>
            <w:r w:rsidRPr="0073594C">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736B7D1B" w14:textId="77777777" w:rsidR="008A79F5" w:rsidRPr="0073594C" w:rsidRDefault="008A79F5" w:rsidP="00BC1FE2">
            <w:pPr>
              <w:pStyle w:val="TAC"/>
              <w:rPr>
                <w:lang w:val="en-US" w:eastAsia="zh-CN"/>
              </w:rPr>
            </w:pPr>
            <w:r w:rsidRPr="0073594C">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DAB6114" w14:textId="77777777" w:rsidR="008A79F5" w:rsidRPr="0073594C" w:rsidRDefault="008A79F5" w:rsidP="00BC1FE2">
            <w:pPr>
              <w:pStyle w:val="TAC"/>
              <w:rPr>
                <w:color w:val="000000"/>
                <w:lang w:eastAsia="zh-CN"/>
              </w:rPr>
            </w:pPr>
            <w:r w:rsidRPr="0073594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2B8283D" w14:textId="77777777" w:rsidR="008A79F5" w:rsidRPr="0073594C" w:rsidRDefault="008A79F5" w:rsidP="00BC1FE2">
            <w:pPr>
              <w:pStyle w:val="TAC"/>
            </w:pPr>
            <w:r w:rsidRPr="0073594C">
              <w:t>IMD3</w:t>
            </w:r>
            <w:r w:rsidRPr="0073594C">
              <w:rPr>
                <w:vertAlign w:val="superscript"/>
              </w:rPr>
              <w:t>5</w:t>
            </w:r>
          </w:p>
        </w:tc>
      </w:tr>
      <w:tr w:rsidR="008A79F5" w:rsidRPr="0073594C" w14:paraId="0DC7EDEA"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467D07C" w14:textId="77777777" w:rsidR="008A79F5" w:rsidRPr="0073594C" w:rsidRDefault="008A79F5" w:rsidP="00BC1FE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B5FD17" w14:textId="77777777" w:rsidR="008A79F5" w:rsidRPr="0073594C" w:rsidRDefault="008A79F5" w:rsidP="00BC1FE2">
            <w:pPr>
              <w:pStyle w:val="TAC"/>
              <w:rPr>
                <w:color w:val="000000"/>
              </w:rPr>
            </w:pPr>
            <w:r w:rsidRPr="0073594C">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39BB1F3E" w14:textId="77777777" w:rsidR="008A79F5" w:rsidRPr="0073594C" w:rsidRDefault="008A79F5" w:rsidP="00BC1FE2">
            <w:pPr>
              <w:pStyle w:val="TAC"/>
              <w:rPr>
                <w:lang w:val="en-US" w:eastAsia="zh-CN"/>
              </w:rPr>
            </w:pPr>
            <w:r w:rsidRPr="0073594C">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5AAA56BA" w14:textId="77777777" w:rsidR="008A79F5" w:rsidRPr="0073594C" w:rsidRDefault="008A79F5" w:rsidP="00BC1FE2">
            <w:pPr>
              <w:pStyle w:val="TAC"/>
              <w:rPr>
                <w:lang w:val="en-US" w:eastAsia="zh-CN"/>
              </w:rPr>
            </w:pPr>
            <w:r w:rsidRPr="0073594C">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3CE092B" w14:textId="77777777" w:rsidR="008A79F5" w:rsidRPr="0073594C" w:rsidRDefault="008A79F5" w:rsidP="00BC1FE2">
            <w:pPr>
              <w:pStyle w:val="TAC"/>
              <w:rPr>
                <w:lang w:val="en-US" w:eastAsia="zh-CN"/>
              </w:rPr>
            </w:pPr>
            <w:r w:rsidRPr="0073594C">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2428A2B" w14:textId="77777777" w:rsidR="008A79F5" w:rsidRPr="0073594C" w:rsidRDefault="008A79F5" w:rsidP="00BC1FE2">
            <w:pPr>
              <w:pStyle w:val="TAC"/>
              <w:rPr>
                <w:lang w:val="en-US" w:eastAsia="zh-CN"/>
              </w:rPr>
            </w:pPr>
            <w:r w:rsidRPr="0073594C">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6DBB5B66" w14:textId="77777777" w:rsidR="008A79F5" w:rsidRPr="0073594C" w:rsidRDefault="008A79F5" w:rsidP="00BC1FE2">
            <w:pPr>
              <w:pStyle w:val="TAC"/>
              <w:rPr>
                <w:lang w:val="en-US" w:eastAsia="zh-CN"/>
              </w:rPr>
            </w:pPr>
            <w:r w:rsidRPr="0073594C">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7AE58B5" w14:textId="77777777" w:rsidR="008A79F5" w:rsidRPr="0073594C" w:rsidRDefault="008A79F5" w:rsidP="00BC1FE2">
            <w:pPr>
              <w:pStyle w:val="TAC"/>
              <w:rPr>
                <w:color w:val="000000"/>
                <w:lang w:eastAsia="zh-CN"/>
              </w:rPr>
            </w:pPr>
            <w:r w:rsidRPr="0073594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68DECF4" w14:textId="77777777" w:rsidR="008A79F5" w:rsidRPr="0073594C" w:rsidRDefault="008A79F5" w:rsidP="00BC1FE2">
            <w:pPr>
              <w:pStyle w:val="TAC"/>
            </w:pPr>
            <w:r w:rsidRPr="0073594C">
              <w:t>N/A</w:t>
            </w:r>
          </w:p>
        </w:tc>
      </w:tr>
      <w:tr w:rsidR="008A79F5" w:rsidRPr="0073594C" w14:paraId="33C77C39"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FECFFF" w14:textId="77777777" w:rsidR="008A79F5" w:rsidRPr="0073594C" w:rsidRDefault="008A79F5" w:rsidP="00BC1FE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7E46FF" w14:textId="77777777" w:rsidR="008A79F5" w:rsidRPr="0073594C" w:rsidRDefault="008A79F5" w:rsidP="00BC1FE2">
            <w:pPr>
              <w:pStyle w:val="TAC"/>
              <w:rPr>
                <w:color w:val="000000"/>
              </w:rPr>
            </w:pPr>
            <w:r w:rsidRPr="0073594C">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3A768AEA" w14:textId="77777777" w:rsidR="008A79F5" w:rsidRPr="0073594C" w:rsidRDefault="008A79F5" w:rsidP="00BC1FE2">
            <w:pPr>
              <w:pStyle w:val="TAC"/>
              <w:rPr>
                <w:lang w:val="en-US" w:eastAsia="zh-CN"/>
              </w:rPr>
            </w:pPr>
            <w:r w:rsidRPr="0073594C">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70BC0A85" w14:textId="77777777" w:rsidR="008A79F5" w:rsidRPr="0073594C" w:rsidRDefault="008A79F5" w:rsidP="00BC1FE2">
            <w:pPr>
              <w:pStyle w:val="TAC"/>
              <w:rPr>
                <w:lang w:val="en-US" w:eastAsia="zh-CN"/>
              </w:rPr>
            </w:pPr>
            <w:r w:rsidRPr="0073594C">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8EC9683" w14:textId="77777777" w:rsidR="008A79F5" w:rsidRPr="0073594C" w:rsidRDefault="008A79F5" w:rsidP="00BC1FE2">
            <w:pPr>
              <w:pStyle w:val="TAC"/>
              <w:rPr>
                <w:lang w:val="en-US" w:eastAsia="zh-CN"/>
              </w:rPr>
            </w:pPr>
            <w:r w:rsidRPr="0073594C">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75705B8" w14:textId="77777777" w:rsidR="008A79F5" w:rsidRPr="0073594C" w:rsidRDefault="008A79F5" w:rsidP="00BC1FE2">
            <w:pPr>
              <w:pStyle w:val="TAC"/>
              <w:rPr>
                <w:lang w:val="en-US" w:eastAsia="zh-CN"/>
              </w:rPr>
            </w:pPr>
            <w:r w:rsidRPr="0073594C">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50832D7F" w14:textId="77777777" w:rsidR="008A79F5" w:rsidRPr="0073594C" w:rsidRDefault="008A79F5" w:rsidP="00BC1FE2">
            <w:pPr>
              <w:pStyle w:val="TAC"/>
              <w:rPr>
                <w:lang w:val="en-US" w:eastAsia="zh-CN"/>
              </w:rPr>
            </w:pPr>
            <w:r w:rsidRPr="0073594C">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375502E" w14:textId="77777777" w:rsidR="008A79F5" w:rsidRPr="0073594C" w:rsidRDefault="008A79F5" w:rsidP="00BC1FE2">
            <w:pPr>
              <w:pStyle w:val="TAC"/>
              <w:rPr>
                <w:color w:val="000000"/>
                <w:lang w:eastAsia="zh-CN"/>
              </w:rPr>
            </w:pPr>
            <w:r w:rsidRPr="0073594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691D5E4" w14:textId="77777777" w:rsidR="008A79F5" w:rsidRPr="0073594C" w:rsidRDefault="008A79F5" w:rsidP="00BC1FE2">
            <w:pPr>
              <w:pStyle w:val="TAC"/>
            </w:pPr>
            <w:r w:rsidRPr="0073594C">
              <w:t>N/A</w:t>
            </w:r>
          </w:p>
        </w:tc>
      </w:tr>
      <w:tr w:rsidR="008A79F5" w:rsidRPr="0073594C" w14:paraId="1775CD32"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F55BDF" w14:textId="77777777" w:rsidR="008A79F5" w:rsidRPr="0073594C" w:rsidRDefault="008A79F5" w:rsidP="00BC1FE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D2203B" w14:textId="77777777" w:rsidR="008A79F5" w:rsidRPr="0073594C" w:rsidRDefault="008A79F5" w:rsidP="00BC1FE2">
            <w:pPr>
              <w:pStyle w:val="TAC"/>
              <w:rPr>
                <w:color w:val="000000"/>
              </w:rPr>
            </w:pPr>
            <w:r w:rsidRPr="0073594C">
              <w:rPr>
                <w:color w:val="000000"/>
              </w:rPr>
              <w:t>n70</w:t>
            </w:r>
          </w:p>
        </w:tc>
        <w:tc>
          <w:tcPr>
            <w:tcW w:w="960" w:type="dxa"/>
            <w:tcBorders>
              <w:top w:val="single" w:sz="4" w:space="0" w:color="auto"/>
              <w:left w:val="single" w:sz="4" w:space="0" w:color="auto"/>
              <w:bottom w:val="single" w:sz="4" w:space="0" w:color="auto"/>
              <w:right w:val="single" w:sz="4" w:space="0" w:color="auto"/>
            </w:tcBorders>
          </w:tcPr>
          <w:p w14:paraId="512B1CF9" w14:textId="77777777" w:rsidR="008A79F5" w:rsidRPr="0073594C" w:rsidRDefault="008A79F5" w:rsidP="00BC1FE2">
            <w:pPr>
              <w:pStyle w:val="TAC"/>
              <w:rPr>
                <w:lang w:val="en-US" w:eastAsia="zh-CN"/>
              </w:rPr>
            </w:pPr>
            <w:r w:rsidRPr="0073594C">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7E03565E" w14:textId="77777777" w:rsidR="008A79F5" w:rsidRPr="0073594C" w:rsidRDefault="008A79F5" w:rsidP="00BC1FE2">
            <w:pPr>
              <w:pStyle w:val="TAC"/>
              <w:rPr>
                <w:lang w:val="en-US" w:eastAsia="zh-CN"/>
              </w:rPr>
            </w:pPr>
            <w:r w:rsidRPr="0073594C">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1155326" w14:textId="77777777" w:rsidR="008A79F5" w:rsidRPr="0073594C" w:rsidRDefault="008A79F5" w:rsidP="00BC1FE2">
            <w:pPr>
              <w:pStyle w:val="TAC"/>
              <w:rPr>
                <w:lang w:val="en-US" w:eastAsia="zh-CN"/>
              </w:rPr>
            </w:pPr>
            <w:r w:rsidRPr="0073594C">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A23D484" w14:textId="77777777" w:rsidR="008A79F5" w:rsidRPr="0073594C" w:rsidRDefault="008A79F5" w:rsidP="00BC1FE2">
            <w:pPr>
              <w:pStyle w:val="TAC"/>
              <w:rPr>
                <w:lang w:val="en-US" w:eastAsia="zh-CN"/>
              </w:rPr>
            </w:pPr>
            <w:r w:rsidRPr="0073594C">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1B9C7B29" w14:textId="77777777" w:rsidR="008A79F5" w:rsidRPr="0073594C" w:rsidRDefault="008A79F5" w:rsidP="00BC1FE2">
            <w:pPr>
              <w:pStyle w:val="TAC"/>
              <w:rPr>
                <w:lang w:val="en-US" w:eastAsia="zh-CN"/>
              </w:rPr>
            </w:pPr>
            <w:r w:rsidRPr="0073594C">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D2D9801" w14:textId="77777777" w:rsidR="008A79F5" w:rsidRPr="0073594C" w:rsidRDefault="008A79F5" w:rsidP="00BC1FE2">
            <w:pPr>
              <w:pStyle w:val="TAC"/>
              <w:rPr>
                <w:color w:val="000000"/>
                <w:lang w:eastAsia="zh-CN"/>
              </w:rPr>
            </w:pPr>
            <w:r w:rsidRPr="0073594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2D3C79" w14:textId="77777777" w:rsidR="008A79F5" w:rsidRPr="0073594C" w:rsidRDefault="008A79F5" w:rsidP="00BC1FE2">
            <w:pPr>
              <w:pStyle w:val="TAC"/>
            </w:pPr>
            <w:r w:rsidRPr="0073594C">
              <w:t>IMD4</w:t>
            </w:r>
            <w:r w:rsidRPr="0073594C">
              <w:rPr>
                <w:vertAlign w:val="superscript"/>
              </w:rPr>
              <w:t>5</w:t>
            </w:r>
          </w:p>
        </w:tc>
      </w:tr>
      <w:tr w:rsidR="008A79F5" w:rsidRPr="0073594C" w14:paraId="0C902CDC"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D4DA579" w14:textId="77777777" w:rsidR="008A79F5" w:rsidRPr="0073594C" w:rsidRDefault="008A79F5" w:rsidP="00BC1FE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D1D02C" w14:textId="77777777" w:rsidR="008A79F5" w:rsidRPr="0073594C" w:rsidRDefault="008A79F5" w:rsidP="00BC1FE2">
            <w:pPr>
              <w:pStyle w:val="TAC"/>
              <w:rPr>
                <w:color w:val="000000"/>
              </w:rPr>
            </w:pPr>
            <w:r w:rsidRPr="0073594C">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7A2C112E" w14:textId="77777777" w:rsidR="008A79F5" w:rsidRPr="0073594C" w:rsidRDefault="008A79F5" w:rsidP="00BC1FE2">
            <w:pPr>
              <w:pStyle w:val="TAC"/>
              <w:rPr>
                <w:lang w:val="en-US" w:eastAsia="zh-CN"/>
              </w:rPr>
            </w:pPr>
            <w:r w:rsidRPr="0073594C">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079C12D1" w14:textId="77777777" w:rsidR="008A79F5" w:rsidRPr="0073594C" w:rsidRDefault="008A79F5" w:rsidP="00BC1FE2">
            <w:pPr>
              <w:pStyle w:val="TAC"/>
              <w:rPr>
                <w:lang w:val="en-US" w:eastAsia="zh-CN"/>
              </w:rPr>
            </w:pPr>
            <w:r w:rsidRPr="0073594C">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98A8E35" w14:textId="77777777" w:rsidR="008A79F5" w:rsidRPr="0073594C" w:rsidRDefault="008A79F5" w:rsidP="00BC1FE2">
            <w:pPr>
              <w:pStyle w:val="TAC"/>
              <w:rPr>
                <w:lang w:val="en-US" w:eastAsia="zh-CN"/>
              </w:rPr>
            </w:pPr>
            <w:r w:rsidRPr="0073594C">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37E3629" w14:textId="77777777" w:rsidR="008A79F5" w:rsidRPr="0073594C" w:rsidRDefault="008A79F5" w:rsidP="00BC1FE2">
            <w:pPr>
              <w:pStyle w:val="TAC"/>
              <w:rPr>
                <w:lang w:val="en-US" w:eastAsia="zh-CN"/>
              </w:rPr>
            </w:pPr>
            <w:r w:rsidRPr="0073594C">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3BF0917F" w14:textId="77777777" w:rsidR="008A79F5" w:rsidRPr="0073594C" w:rsidRDefault="008A79F5" w:rsidP="00BC1FE2">
            <w:pPr>
              <w:pStyle w:val="TAC"/>
              <w:rPr>
                <w:lang w:val="en-US" w:eastAsia="zh-CN"/>
              </w:rPr>
            </w:pPr>
            <w:r w:rsidRPr="0073594C">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70A7D5F" w14:textId="77777777" w:rsidR="008A79F5" w:rsidRPr="0073594C" w:rsidRDefault="008A79F5" w:rsidP="00BC1FE2">
            <w:pPr>
              <w:pStyle w:val="TAC"/>
              <w:rPr>
                <w:color w:val="000000"/>
                <w:lang w:eastAsia="zh-CN"/>
              </w:rPr>
            </w:pPr>
            <w:r w:rsidRPr="0073594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8785CE3" w14:textId="77777777" w:rsidR="008A79F5" w:rsidRPr="0073594C" w:rsidRDefault="008A79F5" w:rsidP="00BC1FE2">
            <w:pPr>
              <w:pStyle w:val="TAC"/>
            </w:pPr>
            <w:r w:rsidRPr="0073594C">
              <w:t>N/A</w:t>
            </w:r>
          </w:p>
        </w:tc>
      </w:tr>
      <w:tr w:rsidR="008A79F5" w:rsidRPr="0073594C" w14:paraId="1B1C9575" w14:textId="77777777" w:rsidTr="00BC1FE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215B6D6" w14:textId="77777777" w:rsidR="008A79F5" w:rsidRPr="0073594C" w:rsidRDefault="008A79F5" w:rsidP="00BC1FE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13EB15" w14:textId="77777777" w:rsidR="008A79F5" w:rsidRPr="0073594C" w:rsidRDefault="008A79F5" w:rsidP="00BC1FE2">
            <w:pPr>
              <w:pStyle w:val="TAC"/>
              <w:rPr>
                <w:color w:val="000000"/>
              </w:rPr>
            </w:pPr>
            <w:r w:rsidRPr="0073594C">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252E7F70" w14:textId="77777777" w:rsidR="008A79F5" w:rsidRPr="0073594C" w:rsidRDefault="008A79F5" w:rsidP="00BC1FE2">
            <w:pPr>
              <w:pStyle w:val="TAC"/>
              <w:rPr>
                <w:lang w:val="en-US" w:eastAsia="zh-CN"/>
              </w:rPr>
            </w:pPr>
            <w:r w:rsidRPr="0073594C">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03DBBA5E" w14:textId="77777777" w:rsidR="008A79F5" w:rsidRPr="0073594C" w:rsidRDefault="008A79F5" w:rsidP="00BC1FE2">
            <w:pPr>
              <w:pStyle w:val="TAC"/>
              <w:rPr>
                <w:lang w:val="en-US" w:eastAsia="zh-CN"/>
              </w:rPr>
            </w:pPr>
            <w:r w:rsidRPr="0073594C">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F8950FD" w14:textId="77777777" w:rsidR="008A79F5" w:rsidRPr="0073594C" w:rsidRDefault="008A79F5" w:rsidP="00BC1FE2">
            <w:pPr>
              <w:pStyle w:val="TAC"/>
              <w:rPr>
                <w:lang w:val="en-US" w:eastAsia="zh-CN"/>
              </w:rPr>
            </w:pPr>
            <w:r w:rsidRPr="0073594C">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1F4AD29" w14:textId="77777777" w:rsidR="008A79F5" w:rsidRPr="0073594C" w:rsidRDefault="008A79F5" w:rsidP="00BC1FE2">
            <w:pPr>
              <w:pStyle w:val="TAC"/>
              <w:rPr>
                <w:lang w:val="en-US" w:eastAsia="zh-CN"/>
              </w:rPr>
            </w:pPr>
            <w:r w:rsidRPr="0073594C">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52A3E106" w14:textId="77777777" w:rsidR="008A79F5" w:rsidRPr="0073594C" w:rsidRDefault="008A79F5" w:rsidP="00BC1FE2">
            <w:pPr>
              <w:pStyle w:val="TAC"/>
              <w:rPr>
                <w:lang w:val="en-US" w:eastAsia="zh-CN"/>
              </w:rPr>
            </w:pPr>
            <w:r w:rsidRPr="0073594C">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3FC8901" w14:textId="77777777" w:rsidR="008A79F5" w:rsidRPr="0073594C" w:rsidRDefault="008A79F5" w:rsidP="00BC1FE2">
            <w:pPr>
              <w:pStyle w:val="TAC"/>
              <w:rPr>
                <w:color w:val="000000"/>
                <w:lang w:eastAsia="zh-CN"/>
              </w:rPr>
            </w:pPr>
            <w:r w:rsidRPr="0073594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A20E5CC" w14:textId="77777777" w:rsidR="008A79F5" w:rsidRPr="0073594C" w:rsidRDefault="008A79F5" w:rsidP="00BC1FE2">
            <w:pPr>
              <w:pStyle w:val="TAC"/>
            </w:pPr>
            <w:r w:rsidRPr="0073594C">
              <w:t>N/A</w:t>
            </w:r>
          </w:p>
        </w:tc>
      </w:tr>
      <w:tr w:rsidR="008A79F5" w:rsidRPr="0073594C" w14:paraId="03F6D19B" w14:textId="77777777" w:rsidTr="00BC1FE2">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329E74E2" w14:textId="77777777" w:rsidR="008A79F5" w:rsidRPr="0073594C" w:rsidRDefault="008A79F5" w:rsidP="00BC1FE2">
            <w:pPr>
              <w:pStyle w:val="TAN"/>
              <w:rPr>
                <w:lang w:eastAsia="ja-JP"/>
              </w:rPr>
            </w:pPr>
            <w:r w:rsidRPr="0073594C">
              <w:rPr>
                <w:lang w:eastAsia="ja-JP"/>
              </w:rPr>
              <w:t>NOTE 5:</w:t>
            </w:r>
            <w:r w:rsidRPr="0073594C">
              <w:rPr>
                <w:lang w:eastAsia="ja-JP"/>
              </w:rPr>
              <w:tab/>
              <w:t>For a UE which supports this band combination only when the Band n77 frequency range restriction defined in NOTE 12 of Table 5.2-1 applies, the MSD test point(s) cannot be verified for the band combination and the test point(s) can be skipped.</w:t>
            </w:r>
          </w:p>
        </w:tc>
      </w:tr>
    </w:tbl>
    <w:p w14:paraId="2ED3D012" w14:textId="77777777" w:rsidR="008A79F5" w:rsidRPr="0073594C" w:rsidRDefault="008A79F5" w:rsidP="008A79F5">
      <w:pPr>
        <w:rPr>
          <w:lang w:val="en-US"/>
        </w:rPr>
      </w:pPr>
    </w:p>
    <w:p w14:paraId="120ACCEC" w14:textId="77777777" w:rsidR="00F8277A" w:rsidRDefault="00F8277A" w:rsidP="00AC4AB0">
      <w:pPr>
        <w:rPr>
          <w:b/>
          <w:color w:val="0070C0"/>
          <w:sz w:val="32"/>
          <w:szCs w:val="32"/>
        </w:rPr>
      </w:pPr>
    </w:p>
    <w:p w14:paraId="3EE4F66F" w14:textId="37473D2F" w:rsidR="00E30A24" w:rsidRDefault="00E30A24" w:rsidP="00E30A24">
      <w:pPr>
        <w:pStyle w:val="21"/>
      </w:pPr>
      <w:bookmarkStart w:id="274" w:name="_Toc136288269"/>
      <w:r>
        <w:rPr>
          <w:rFonts w:hint="eastAsia"/>
        </w:rPr>
        <w:t>5.23</w:t>
      </w:r>
      <w:r w:rsidRPr="000469EC">
        <w:tab/>
      </w:r>
      <w:r>
        <w:rPr>
          <w:rFonts w:hint="eastAsia"/>
        </w:rPr>
        <w:t>CA_n</w:t>
      </w:r>
      <w:r>
        <w:t>1</w:t>
      </w:r>
      <w:r>
        <w:rPr>
          <w:rFonts w:hint="eastAsia"/>
        </w:rPr>
        <w:t>-n</w:t>
      </w:r>
      <w:r>
        <w:t>3</w:t>
      </w:r>
      <w:r>
        <w:rPr>
          <w:rFonts w:hint="eastAsia"/>
        </w:rPr>
        <w:t>-n</w:t>
      </w:r>
      <w:r>
        <w:t>38</w:t>
      </w:r>
      <w:bookmarkEnd w:id="274"/>
    </w:p>
    <w:p w14:paraId="70CEE94C" w14:textId="139E87B3" w:rsidR="00E30A24" w:rsidRPr="00A20126" w:rsidRDefault="00E30A24" w:rsidP="00E30A24">
      <w:pPr>
        <w:pStyle w:val="31"/>
      </w:pPr>
      <w:bookmarkStart w:id="275" w:name="_Toc136288270"/>
      <w:r>
        <w:t>5.23.1</w:t>
      </w:r>
      <w:r>
        <w:tab/>
        <w:t>Common for 1 band UL and 2 bands UL CA</w:t>
      </w:r>
      <w:bookmarkEnd w:id="275"/>
    </w:p>
    <w:p w14:paraId="4CD90271" w14:textId="7145E8E2" w:rsidR="00E30A24" w:rsidRDefault="00E30A24" w:rsidP="00E30A24">
      <w:pPr>
        <w:pStyle w:val="41"/>
      </w:pPr>
      <w:bookmarkStart w:id="276" w:name="_Toc136288271"/>
      <w:r>
        <w:rPr>
          <w:rFonts w:hint="eastAsia"/>
        </w:rPr>
        <w:t>5.23.1</w:t>
      </w:r>
      <w:r>
        <w:t>.1</w:t>
      </w:r>
      <w:r>
        <w:tab/>
        <w:t xml:space="preserve">Operating bands for </w:t>
      </w:r>
      <w:r>
        <w:rPr>
          <w:rFonts w:hint="eastAsia"/>
        </w:rPr>
        <w:t>CA</w:t>
      </w:r>
      <w:bookmarkEnd w:id="276"/>
    </w:p>
    <w:p w14:paraId="3C3F9061" w14:textId="2388A125" w:rsidR="00E30A24" w:rsidRPr="000469EC" w:rsidRDefault="00E30A24" w:rsidP="00E30A24">
      <w:pPr>
        <w:pStyle w:val="TH"/>
        <w:rPr>
          <w:rFonts w:cs="Arial"/>
        </w:rPr>
      </w:pPr>
      <w:r>
        <w:rPr>
          <w:rFonts w:cs="Arial"/>
        </w:rPr>
        <w:t>Table 5.23.1.1-1</w:t>
      </w:r>
      <w:r w:rsidRPr="000469EC">
        <w:rPr>
          <w:rFonts w:cs="Arial"/>
        </w:rPr>
        <w:t>: Inter-band CA operating bands involving FR1 (three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E30A24" w14:paraId="66B77C84" w14:textId="77777777" w:rsidTr="00BC1FE2">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6D929F38" w14:textId="77777777" w:rsidR="00E30A24" w:rsidRDefault="00E30A24" w:rsidP="00BC1FE2">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2CF31A36" w14:textId="77777777" w:rsidR="00E30A24" w:rsidRDefault="00E30A24" w:rsidP="00BC1FE2">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5414EA1" w14:textId="77777777" w:rsidR="00E30A24" w:rsidRDefault="00E30A24" w:rsidP="00BC1FE2">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5723521" w14:textId="77777777" w:rsidR="00E30A24" w:rsidRDefault="00E30A24" w:rsidP="00BC1FE2">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796D0721" w14:textId="77777777" w:rsidR="00E30A24" w:rsidRDefault="00E30A24" w:rsidP="00BC1FE2">
            <w:pPr>
              <w:keepNext/>
              <w:keepLines/>
              <w:spacing w:after="0"/>
              <w:jc w:val="center"/>
              <w:rPr>
                <w:rFonts w:ascii="Arial" w:hAnsi="Arial"/>
                <w:b/>
                <w:color w:val="000000"/>
                <w:sz w:val="18"/>
              </w:rPr>
            </w:pPr>
            <w:r>
              <w:rPr>
                <w:rFonts w:ascii="Arial" w:hAnsi="Arial"/>
                <w:b/>
                <w:color w:val="000000"/>
                <w:sz w:val="18"/>
              </w:rPr>
              <w:t>Duplex Mode</w:t>
            </w:r>
          </w:p>
        </w:tc>
      </w:tr>
      <w:tr w:rsidR="00E30A24" w14:paraId="0B46204B" w14:textId="77777777" w:rsidTr="00BC1FE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30B3CA" w14:textId="77777777" w:rsidR="00E30A24" w:rsidRDefault="00E30A24" w:rsidP="00BC1FE2">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6E0C12" w14:textId="77777777" w:rsidR="00E30A24" w:rsidRDefault="00E30A24" w:rsidP="00BC1FE2">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6BD1F783" w14:textId="77777777" w:rsidR="00E30A24" w:rsidRDefault="00E30A24" w:rsidP="00BC1FE2">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11148DC" w14:textId="77777777" w:rsidR="00E30A24" w:rsidRDefault="00E30A24" w:rsidP="00BC1FE2">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250BE5" w14:textId="77777777" w:rsidR="00E30A24" w:rsidRDefault="00E30A24" w:rsidP="00BC1FE2">
            <w:pPr>
              <w:spacing w:after="0"/>
              <w:rPr>
                <w:rFonts w:ascii="Arial" w:hAnsi="Arial"/>
                <w:b/>
                <w:color w:val="000000"/>
                <w:sz w:val="18"/>
              </w:rPr>
            </w:pPr>
          </w:p>
        </w:tc>
      </w:tr>
      <w:tr w:rsidR="00E30A24" w14:paraId="7F29DB28" w14:textId="77777777" w:rsidTr="00BC1FE2">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519765" w14:textId="77777777" w:rsidR="00E30A24" w:rsidRDefault="00E30A24" w:rsidP="00BC1FE2">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29AF5F" w14:textId="77777777" w:rsidR="00E30A24" w:rsidRDefault="00E30A24" w:rsidP="00BC1FE2">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37399366" w14:textId="77777777" w:rsidR="00E30A24" w:rsidRDefault="00E30A24" w:rsidP="00BC1FE2">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36D87943" w14:textId="77777777" w:rsidR="00E30A24" w:rsidRDefault="00E30A24" w:rsidP="00BC1FE2">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0D00A" w14:textId="77777777" w:rsidR="00E30A24" w:rsidRDefault="00E30A24" w:rsidP="00BC1FE2">
            <w:pPr>
              <w:spacing w:after="0"/>
              <w:rPr>
                <w:rFonts w:ascii="Arial" w:hAnsi="Arial"/>
                <w:b/>
                <w:color w:val="000000"/>
                <w:sz w:val="18"/>
              </w:rPr>
            </w:pPr>
          </w:p>
        </w:tc>
      </w:tr>
      <w:tr w:rsidR="00E30A24" w14:paraId="45576617" w14:textId="77777777" w:rsidTr="00BC1FE2">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03C99156" w14:textId="77777777" w:rsidR="00E30A24" w:rsidRPr="00050EB8" w:rsidRDefault="00E30A24" w:rsidP="00BC1FE2">
            <w:pPr>
              <w:keepNext/>
              <w:keepLines/>
              <w:spacing w:after="0"/>
              <w:jc w:val="center"/>
              <w:rPr>
                <w:rFonts w:ascii="Arial" w:hAnsi="Arial"/>
                <w:color w:val="000000"/>
                <w:sz w:val="18"/>
                <w:lang w:eastAsia="zh-CN"/>
              </w:rPr>
            </w:pPr>
            <w:r w:rsidRPr="009B4792">
              <w:rPr>
                <w:rFonts w:ascii="Arial" w:eastAsia="宋体" w:hAnsi="Arial"/>
                <w:color w:val="000000"/>
                <w:sz w:val="18"/>
                <w:lang w:eastAsia="zh-CN"/>
              </w:rPr>
              <w:t>CA_n1-n3-n</w:t>
            </w:r>
            <w:r>
              <w:rPr>
                <w:rFonts w:ascii="Arial" w:eastAsia="宋体" w:hAnsi="Arial"/>
                <w:color w:val="000000"/>
                <w:sz w:val="18"/>
                <w:lang w:eastAsia="zh-CN"/>
              </w:rPr>
              <w:t>38</w:t>
            </w:r>
          </w:p>
        </w:tc>
        <w:tc>
          <w:tcPr>
            <w:tcW w:w="1067" w:type="dxa"/>
            <w:tcBorders>
              <w:top w:val="single" w:sz="4" w:space="0" w:color="auto"/>
              <w:left w:val="single" w:sz="4" w:space="0" w:color="auto"/>
              <w:bottom w:val="single" w:sz="4" w:space="0" w:color="auto"/>
              <w:right w:val="single" w:sz="4" w:space="0" w:color="auto"/>
            </w:tcBorders>
            <w:vAlign w:val="center"/>
            <w:hideMark/>
          </w:tcPr>
          <w:p w14:paraId="66D930D5" w14:textId="77777777" w:rsidR="00E30A24" w:rsidRPr="00050EB8" w:rsidRDefault="00E30A24" w:rsidP="00BC1FE2">
            <w:pPr>
              <w:keepNext/>
              <w:keepLines/>
              <w:spacing w:after="0"/>
              <w:jc w:val="center"/>
              <w:rPr>
                <w:rFonts w:ascii="Arial" w:hAnsi="Arial"/>
                <w:color w:val="000000"/>
                <w:sz w:val="18"/>
              </w:rPr>
            </w:pPr>
            <w:r>
              <w:rPr>
                <w:rFonts w:ascii="Arial" w:hAnsi="Arial"/>
                <w:color w:val="000000"/>
                <w:sz w:val="18"/>
              </w:rPr>
              <w:t>n1</w:t>
            </w:r>
          </w:p>
        </w:tc>
        <w:tc>
          <w:tcPr>
            <w:tcW w:w="1212" w:type="dxa"/>
            <w:tcBorders>
              <w:top w:val="single" w:sz="4" w:space="0" w:color="auto"/>
              <w:left w:val="single" w:sz="4" w:space="0" w:color="auto"/>
              <w:bottom w:val="single" w:sz="4" w:space="0" w:color="auto"/>
              <w:right w:val="single" w:sz="4" w:space="0" w:color="auto"/>
            </w:tcBorders>
            <w:hideMark/>
          </w:tcPr>
          <w:p w14:paraId="35335C1B" w14:textId="77777777" w:rsidR="00E30A24" w:rsidRPr="00050EB8" w:rsidRDefault="00E30A24" w:rsidP="00BC1FE2">
            <w:pPr>
              <w:keepNext/>
              <w:keepLines/>
              <w:spacing w:after="0"/>
              <w:jc w:val="right"/>
              <w:rPr>
                <w:rFonts w:ascii="Arial" w:hAnsi="Arial" w:cs="Arial"/>
                <w:color w:val="000000"/>
                <w:sz w:val="18"/>
                <w:lang w:eastAsia="zh-CN"/>
              </w:rPr>
            </w:pPr>
            <w:r>
              <w:rPr>
                <w:rFonts w:ascii="Arial" w:hAnsi="Arial" w:cs="Arial"/>
                <w:sz w:val="18"/>
                <w:lang w:val="en-US" w:eastAsia="zh-CN"/>
              </w:rPr>
              <w:t>1920 MHz</w:t>
            </w:r>
          </w:p>
        </w:tc>
        <w:tc>
          <w:tcPr>
            <w:tcW w:w="317" w:type="dxa"/>
            <w:tcBorders>
              <w:top w:val="single" w:sz="4" w:space="0" w:color="auto"/>
              <w:left w:val="single" w:sz="4" w:space="0" w:color="auto"/>
              <w:bottom w:val="single" w:sz="4" w:space="0" w:color="auto"/>
              <w:right w:val="single" w:sz="4" w:space="0" w:color="auto"/>
            </w:tcBorders>
            <w:hideMark/>
          </w:tcPr>
          <w:p w14:paraId="0E6153E6" w14:textId="77777777" w:rsidR="00E30A24" w:rsidRDefault="00E30A24" w:rsidP="00BC1FE2">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46DC5B19" w14:textId="77777777" w:rsidR="00E30A24" w:rsidRPr="00050EB8" w:rsidRDefault="00E30A24" w:rsidP="00BC1FE2">
            <w:pPr>
              <w:keepNext/>
              <w:keepLines/>
              <w:spacing w:after="0"/>
              <w:rPr>
                <w:rFonts w:ascii="Arial" w:hAnsi="Arial" w:cs="Arial"/>
                <w:color w:val="000000"/>
                <w:sz w:val="18"/>
                <w:lang w:eastAsia="zh-CN"/>
              </w:rPr>
            </w:pPr>
            <w:r>
              <w:rPr>
                <w:rFonts w:ascii="Arial" w:hAnsi="Arial" w:cs="Arial"/>
                <w:sz w:val="18"/>
                <w:lang w:val="en-US" w:eastAsia="zh-CN"/>
              </w:rPr>
              <w:t>1980 MHz</w:t>
            </w:r>
          </w:p>
        </w:tc>
        <w:tc>
          <w:tcPr>
            <w:tcW w:w="1210" w:type="dxa"/>
            <w:tcBorders>
              <w:top w:val="single" w:sz="4" w:space="0" w:color="auto"/>
              <w:left w:val="single" w:sz="4" w:space="0" w:color="auto"/>
              <w:bottom w:val="single" w:sz="4" w:space="0" w:color="auto"/>
              <w:right w:val="single" w:sz="4" w:space="0" w:color="auto"/>
            </w:tcBorders>
            <w:hideMark/>
          </w:tcPr>
          <w:p w14:paraId="0E9F9EEF" w14:textId="77777777" w:rsidR="00E30A24" w:rsidRPr="00050EB8" w:rsidRDefault="00E30A24" w:rsidP="00BC1FE2">
            <w:pPr>
              <w:keepNext/>
              <w:keepLines/>
              <w:spacing w:after="0"/>
              <w:jc w:val="right"/>
              <w:rPr>
                <w:rFonts w:ascii="Arial" w:hAnsi="Arial" w:cs="Arial"/>
                <w:color w:val="000000"/>
                <w:sz w:val="18"/>
                <w:lang w:eastAsia="zh-CN"/>
              </w:rPr>
            </w:pPr>
            <w:r>
              <w:rPr>
                <w:rFonts w:ascii="Arial" w:hAnsi="Arial" w:cs="Arial"/>
                <w:sz w:val="18"/>
                <w:lang w:val="en-US"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14:paraId="1CA0E9EE" w14:textId="77777777" w:rsidR="00E30A24" w:rsidRDefault="00E30A24" w:rsidP="00BC1FE2">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643AFE4A" w14:textId="77777777" w:rsidR="00E30A24" w:rsidRPr="00050EB8" w:rsidRDefault="00E30A24" w:rsidP="00BC1FE2">
            <w:pPr>
              <w:keepNext/>
              <w:keepLines/>
              <w:spacing w:after="0"/>
              <w:rPr>
                <w:rFonts w:ascii="Arial" w:hAnsi="Arial" w:cs="Arial"/>
                <w:color w:val="000000"/>
                <w:sz w:val="18"/>
                <w:lang w:eastAsia="zh-CN"/>
              </w:rPr>
            </w:pPr>
            <w:r>
              <w:rPr>
                <w:rFonts w:ascii="Arial" w:hAnsi="Arial" w:cs="Arial"/>
                <w:sz w:val="18"/>
                <w:lang w:val="en-US" w:eastAsia="zh-CN"/>
              </w:rPr>
              <w:t>2170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463A4AE1" w14:textId="77777777" w:rsidR="00E30A24" w:rsidRPr="00050EB8" w:rsidRDefault="00E30A24" w:rsidP="00BC1FE2">
            <w:pPr>
              <w:keepNext/>
              <w:keepLines/>
              <w:spacing w:after="0"/>
              <w:jc w:val="center"/>
              <w:rPr>
                <w:rFonts w:ascii="Arial" w:hAnsi="Arial"/>
                <w:color w:val="000000"/>
                <w:sz w:val="18"/>
                <w:lang w:eastAsia="zh-CN"/>
              </w:rPr>
            </w:pPr>
            <w:r>
              <w:rPr>
                <w:rFonts w:ascii="Arial" w:hAnsi="Arial" w:cs="Arial"/>
                <w:sz w:val="18"/>
                <w:lang w:eastAsia="ja-JP"/>
              </w:rPr>
              <w:t>FDD</w:t>
            </w:r>
          </w:p>
        </w:tc>
      </w:tr>
      <w:tr w:rsidR="00E30A24" w14:paraId="58B3FFC2" w14:textId="77777777" w:rsidTr="00BC1FE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F45DB7" w14:textId="77777777" w:rsidR="00E30A24" w:rsidRPr="00050EB8" w:rsidRDefault="00E30A24" w:rsidP="00BC1FE2">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6DBC1BC1" w14:textId="77777777" w:rsidR="00E30A24" w:rsidRPr="00050EB8" w:rsidRDefault="00E30A24" w:rsidP="00BC1FE2">
            <w:pPr>
              <w:keepNext/>
              <w:keepLines/>
              <w:spacing w:after="0"/>
              <w:jc w:val="center"/>
              <w:rPr>
                <w:rFonts w:ascii="Arial" w:hAnsi="Arial"/>
                <w:color w:val="000000"/>
                <w:sz w:val="18"/>
              </w:rPr>
            </w:pPr>
            <w:r>
              <w:rPr>
                <w:rFonts w:ascii="Arial" w:hAnsi="Arial"/>
                <w:color w:val="000000"/>
                <w:sz w:val="18"/>
              </w:rPr>
              <w:t>n3</w:t>
            </w:r>
          </w:p>
        </w:tc>
        <w:tc>
          <w:tcPr>
            <w:tcW w:w="1212" w:type="dxa"/>
            <w:tcBorders>
              <w:top w:val="single" w:sz="4" w:space="0" w:color="auto"/>
              <w:left w:val="single" w:sz="4" w:space="0" w:color="auto"/>
              <w:bottom w:val="single" w:sz="4" w:space="0" w:color="auto"/>
              <w:right w:val="single" w:sz="4" w:space="0" w:color="auto"/>
            </w:tcBorders>
          </w:tcPr>
          <w:p w14:paraId="6481B8FE" w14:textId="77777777" w:rsidR="00E30A24" w:rsidRPr="00050EB8" w:rsidRDefault="00E30A24" w:rsidP="00BC1FE2">
            <w:pPr>
              <w:keepNext/>
              <w:keepLines/>
              <w:spacing w:after="0"/>
              <w:jc w:val="right"/>
              <w:rPr>
                <w:rFonts w:ascii="Arial" w:hAnsi="Arial" w:cs="Arial"/>
                <w:color w:val="000000"/>
                <w:sz w:val="18"/>
                <w:lang w:eastAsia="zh-CN"/>
              </w:rPr>
            </w:pPr>
            <w:r>
              <w:rPr>
                <w:rFonts w:ascii="Arial" w:hAnsi="Arial" w:cs="Arial"/>
                <w:sz w:val="18"/>
                <w:lang w:val="en-US" w:eastAsia="zh-CN"/>
              </w:rPr>
              <w:t>1710 MHz</w:t>
            </w:r>
          </w:p>
        </w:tc>
        <w:tc>
          <w:tcPr>
            <w:tcW w:w="317" w:type="dxa"/>
            <w:tcBorders>
              <w:top w:val="single" w:sz="4" w:space="0" w:color="auto"/>
              <w:left w:val="single" w:sz="4" w:space="0" w:color="auto"/>
              <w:bottom w:val="single" w:sz="4" w:space="0" w:color="auto"/>
              <w:right w:val="single" w:sz="4" w:space="0" w:color="auto"/>
            </w:tcBorders>
          </w:tcPr>
          <w:p w14:paraId="5FA2C81B" w14:textId="77777777" w:rsidR="00E30A24" w:rsidRDefault="00E30A24" w:rsidP="00BC1FE2">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tcPr>
          <w:p w14:paraId="02E399DD" w14:textId="77777777" w:rsidR="00E30A24" w:rsidRPr="00050EB8" w:rsidRDefault="00E30A24" w:rsidP="00BC1FE2">
            <w:pPr>
              <w:keepNext/>
              <w:keepLines/>
              <w:spacing w:after="0"/>
              <w:rPr>
                <w:rFonts w:ascii="Arial" w:hAnsi="Arial" w:cs="Arial"/>
                <w:color w:val="000000"/>
                <w:sz w:val="18"/>
                <w:lang w:eastAsia="zh-CN"/>
              </w:rPr>
            </w:pPr>
            <w:r>
              <w:rPr>
                <w:rFonts w:ascii="Arial" w:hAnsi="Arial" w:cs="Arial"/>
                <w:sz w:val="18"/>
                <w:lang w:val="en-US" w:eastAsia="zh-CN"/>
              </w:rPr>
              <w:t>1785 MHz</w:t>
            </w:r>
          </w:p>
        </w:tc>
        <w:tc>
          <w:tcPr>
            <w:tcW w:w="1210" w:type="dxa"/>
            <w:tcBorders>
              <w:top w:val="single" w:sz="4" w:space="0" w:color="auto"/>
              <w:left w:val="single" w:sz="4" w:space="0" w:color="auto"/>
              <w:bottom w:val="single" w:sz="4" w:space="0" w:color="auto"/>
              <w:right w:val="single" w:sz="4" w:space="0" w:color="auto"/>
            </w:tcBorders>
          </w:tcPr>
          <w:p w14:paraId="709275E5" w14:textId="77777777" w:rsidR="00E30A24" w:rsidRPr="00050EB8" w:rsidRDefault="00E30A24" w:rsidP="00BC1FE2">
            <w:pPr>
              <w:keepNext/>
              <w:keepLines/>
              <w:spacing w:after="0"/>
              <w:jc w:val="right"/>
              <w:rPr>
                <w:rFonts w:ascii="Arial" w:hAnsi="Arial" w:cs="Arial"/>
                <w:color w:val="000000"/>
                <w:sz w:val="18"/>
                <w:lang w:eastAsia="zh-CN"/>
              </w:rPr>
            </w:pPr>
            <w:r>
              <w:rPr>
                <w:rFonts w:ascii="Arial" w:hAnsi="Arial" w:cs="Arial"/>
                <w:sz w:val="18"/>
                <w:lang w:val="en-US" w:eastAsia="zh-CN"/>
              </w:rPr>
              <w:t>1805 MHz</w:t>
            </w:r>
          </w:p>
        </w:tc>
        <w:tc>
          <w:tcPr>
            <w:tcW w:w="317" w:type="dxa"/>
            <w:tcBorders>
              <w:top w:val="single" w:sz="4" w:space="0" w:color="auto"/>
              <w:left w:val="single" w:sz="4" w:space="0" w:color="auto"/>
              <w:bottom w:val="single" w:sz="4" w:space="0" w:color="auto"/>
              <w:right w:val="single" w:sz="4" w:space="0" w:color="auto"/>
            </w:tcBorders>
          </w:tcPr>
          <w:p w14:paraId="3DC1BE64" w14:textId="77777777" w:rsidR="00E30A24" w:rsidRDefault="00E30A24" w:rsidP="00BC1FE2">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4CB1D7F9" w14:textId="77777777" w:rsidR="00E30A24" w:rsidRPr="00050EB8" w:rsidRDefault="00E30A24" w:rsidP="00BC1FE2">
            <w:pPr>
              <w:keepNext/>
              <w:keepLines/>
              <w:spacing w:after="0"/>
              <w:rPr>
                <w:rFonts w:ascii="Arial" w:hAnsi="Arial" w:cs="Arial"/>
                <w:color w:val="000000"/>
                <w:sz w:val="18"/>
                <w:lang w:eastAsia="zh-CN"/>
              </w:rPr>
            </w:pPr>
            <w:r>
              <w:rPr>
                <w:rFonts w:ascii="Arial" w:hAnsi="Arial" w:cs="Arial"/>
                <w:sz w:val="18"/>
                <w:lang w:val="en-US" w:eastAsia="zh-CN"/>
              </w:rPr>
              <w:t>1880 MHz</w:t>
            </w:r>
          </w:p>
        </w:tc>
        <w:tc>
          <w:tcPr>
            <w:tcW w:w="850" w:type="dxa"/>
            <w:tcBorders>
              <w:top w:val="single" w:sz="4" w:space="0" w:color="auto"/>
              <w:left w:val="single" w:sz="4" w:space="0" w:color="auto"/>
              <w:bottom w:val="single" w:sz="4" w:space="0" w:color="auto"/>
              <w:right w:val="single" w:sz="4" w:space="0" w:color="auto"/>
            </w:tcBorders>
            <w:vAlign w:val="center"/>
          </w:tcPr>
          <w:p w14:paraId="5DB73689" w14:textId="77777777" w:rsidR="00E30A24" w:rsidRPr="00050EB8" w:rsidRDefault="00E30A24" w:rsidP="00BC1FE2">
            <w:pPr>
              <w:keepNext/>
              <w:keepLines/>
              <w:spacing w:after="0"/>
              <w:jc w:val="center"/>
              <w:rPr>
                <w:rFonts w:ascii="Arial" w:hAnsi="Arial"/>
                <w:color w:val="000000"/>
                <w:sz w:val="18"/>
                <w:lang w:eastAsia="zh-CN"/>
              </w:rPr>
            </w:pPr>
            <w:r>
              <w:rPr>
                <w:rFonts w:ascii="Arial" w:hAnsi="Arial" w:cs="Arial"/>
                <w:sz w:val="18"/>
                <w:lang w:eastAsia="ja-JP"/>
              </w:rPr>
              <w:t>FDD</w:t>
            </w:r>
          </w:p>
        </w:tc>
      </w:tr>
      <w:tr w:rsidR="00E30A24" w14:paraId="27486825" w14:textId="77777777" w:rsidTr="00BC1FE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679517" w14:textId="77777777" w:rsidR="00E30A24" w:rsidRPr="00050EB8" w:rsidRDefault="00E30A24" w:rsidP="00BC1FE2">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CCF3E23" w14:textId="77777777" w:rsidR="00E30A24" w:rsidRPr="00050EB8" w:rsidRDefault="00E30A24" w:rsidP="00BC1FE2">
            <w:pPr>
              <w:keepNext/>
              <w:keepLines/>
              <w:spacing w:after="0"/>
              <w:jc w:val="center"/>
              <w:rPr>
                <w:rFonts w:ascii="Arial" w:hAnsi="Arial"/>
                <w:color w:val="000000"/>
                <w:sz w:val="18"/>
                <w:lang w:eastAsia="zh-CN"/>
              </w:rPr>
            </w:pPr>
            <w:r>
              <w:rPr>
                <w:rFonts w:ascii="Arial" w:eastAsia="宋体" w:hAnsi="Arial"/>
                <w:color w:val="000000"/>
                <w:sz w:val="18"/>
                <w:lang w:eastAsia="zh-CN"/>
              </w:rPr>
              <w:t>n38</w:t>
            </w:r>
          </w:p>
        </w:tc>
        <w:tc>
          <w:tcPr>
            <w:tcW w:w="1212" w:type="dxa"/>
            <w:tcBorders>
              <w:top w:val="single" w:sz="4" w:space="0" w:color="auto"/>
              <w:left w:val="single" w:sz="4" w:space="0" w:color="auto"/>
              <w:bottom w:val="single" w:sz="4" w:space="0" w:color="auto"/>
              <w:right w:val="single" w:sz="4" w:space="0" w:color="auto"/>
            </w:tcBorders>
            <w:vAlign w:val="center"/>
            <w:hideMark/>
          </w:tcPr>
          <w:p w14:paraId="358FBA0E" w14:textId="77777777" w:rsidR="00E30A24" w:rsidRPr="00050EB8" w:rsidRDefault="00E30A24" w:rsidP="00BC1FE2">
            <w:pPr>
              <w:keepNext/>
              <w:keepLines/>
              <w:spacing w:after="0"/>
              <w:jc w:val="right"/>
              <w:rPr>
                <w:rFonts w:ascii="Arial" w:hAnsi="Arial" w:cs="Arial"/>
                <w:color w:val="000000"/>
                <w:sz w:val="18"/>
                <w:lang w:eastAsia="zh-CN"/>
              </w:rPr>
            </w:pPr>
            <w:r w:rsidRPr="004B5957">
              <w:rPr>
                <w:rFonts w:ascii="Arial" w:eastAsia="宋体" w:hAnsi="Arial" w:cs="Arial"/>
                <w:sz w:val="18"/>
                <w:lang w:eastAsia="zh-CN"/>
              </w:rPr>
              <w:t>2570MHz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65E16FF1" w14:textId="77777777" w:rsidR="00E30A24" w:rsidRDefault="00E30A24" w:rsidP="00BC1FE2">
            <w:pPr>
              <w:keepNext/>
              <w:keepLines/>
              <w:spacing w:after="0"/>
              <w:jc w:val="center"/>
              <w:rPr>
                <w:rFonts w:ascii="Arial" w:hAnsi="Arial" w:cs="Arial"/>
                <w:color w:val="000000"/>
                <w:sz w:val="18"/>
              </w:rPr>
            </w:pPr>
            <w:r w:rsidRPr="004B5957">
              <w:rPr>
                <w:rFonts w:ascii="Arial" w:eastAsia="宋体" w:hAnsi="Arial" w:cs="Arial"/>
                <w:sz w:val="18"/>
                <w:lang w:val="en-US" w:eastAsia="zh-CN"/>
              </w:rPr>
              <w:t xml:space="preserve"> </w:t>
            </w:r>
          </w:p>
        </w:tc>
        <w:tc>
          <w:tcPr>
            <w:tcW w:w="1200" w:type="dxa"/>
            <w:tcBorders>
              <w:top w:val="single" w:sz="4" w:space="0" w:color="auto"/>
              <w:left w:val="single" w:sz="4" w:space="0" w:color="auto"/>
              <w:bottom w:val="single" w:sz="4" w:space="0" w:color="auto"/>
              <w:right w:val="single" w:sz="4" w:space="0" w:color="auto"/>
            </w:tcBorders>
            <w:vAlign w:val="center"/>
            <w:hideMark/>
          </w:tcPr>
          <w:p w14:paraId="14906DFC" w14:textId="77777777" w:rsidR="00E30A24" w:rsidRPr="00050EB8" w:rsidRDefault="00E30A24" w:rsidP="00BC1FE2">
            <w:pPr>
              <w:keepNext/>
              <w:keepLines/>
              <w:spacing w:after="0"/>
              <w:rPr>
                <w:rFonts w:ascii="Arial" w:hAnsi="Arial" w:cs="Arial"/>
                <w:color w:val="000000"/>
                <w:sz w:val="18"/>
                <w:lang w:eastAsia="zh-CN"/>
              </w:rPr>
            </w:pPr>
            <w:r w:rsidRPr="004B5957">
              <w:rPr>
                <w:rFonts w:ascii="Arial" w:eastAsia="宋体" w:hAnsi="Arial" w:cs="Arial"/>
                <w:sz w:val="18"/>
                <w:lang w:eastAsia="zh-CN"/>
              </w:rPr>
              <w:t>2620MHz</w:t>
            </w:r>
          </w:p>
        </w:tc>
        <w:tc>
          <w:tcPr>
            <w:tcW w:w="1210" w:type="dxa"/>
            <w:tcBorders>
              <w:top w:val="single" w:sz="4" w:space="0" w:color="auto"/>
              <w:left w:val="single" w:sz="4" w:space="0" w:color="auto"/>
              <w:bottom w:val="single" w:sz="4" w:space="0" w:color="auto"/>
              <w:right w:val="single" w:sz="4" w:space="0" w:color="auto"/>
            </w:tcBorders>
            <w:vAlign w:val="center"/>
            <w:hideMark/>
          </w:tcPr>
          <w:p w14:paraId="03D81293" w14:textId="77777777" w:rsidR="00E30A24" w:rsidRPr="00050EB8" w:rsidRDefault="00E30A24" w:rsidP="00BC1FE2">
            <w:pPr>
              <w:keepNext/>
              <w:keepLines/>
              <w:spacing w:after="0"/>
              <w:jc w:val="right"/>
              <w:rPr>
                <w:rFonts w:ascii="Arial" w:hAnsi="Arial" w:cs="Arial"/>
                <w:color w:val="000000"/>
                <w:sz w:val="18"/>
                <w:lang w:eastAsia="zh-CN"/>
              </w:rPr>
            </w:pPr>
            <w:r w:rsidRPr="004B5957">
              <w:rPr>
                <w:rFonts w:ascii="Arial" w:eastAsia="宋体" w:hAnsi="Arial" w:cs="Arial"/>
                <w:sz w:val="18"/>
                <w:lang w:eastAsia="zh-CN"/>
              </w:rPr>
              <w:t>2570MHz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134D4375" w14:textId="77777777" w:rsidR="00E30A24" w:rsidRDefault="00E30A24" w:rsidP="00BC1FE2">
            <w:pPr>
              <w:keepNext/>
              <w:keepLines/>
              <w:spacing w:after="0"/>
              <w:jc w:val="center"/>
              <w:rPr>
                <w:rFonts w:ascii="Arial" w:hAnsi="Arial" w:cs="Arial"/>
                <w:color w:val="000000"/>
                <w:sz w:val="18"/>
              </w:rPr>
            </w:pPr>
            <w:r w:rsidRPr="004B5957">
              <w:rPr>
                <w:rFonts w:ascii="Arial" w:eastAsia="宋体" w:hAnsi="Arial" w:cs="Arial"/>
                <w:sz w:val="18"/>
                <w:lang w:val="en-US" w:eastAsia="zh-CN"/>
              </w:rPr>
              <w:t xml:space="preserve"> </w:t>
            </w:r>
          </w:p>
        </w:tc>
        <w:tc>
          <w:tcPr>
            <w:tcW w:w="1401" w:type="dxa"/>
            <w:tcBorders>
              <w:top w:val="single" w:sz="4" w:space="0" w:color="auto"/>
              <w:left w:val="single" w:sz="4" w:space="0" w:color="auto"/>
              <w:bottom w:val="single" w:sz="4" w:space="0" w:color="auto"/>
              <w:right w:val="single" w:sz="4" w:space="0" w:color="auto"/>
            </w:tcBorders>
            <w:vAlign w:val="center"/>
            <w:hideMark/>
          </w:tcPr>
          <w:p w14:paraId="16219FDF" w14:textId="77777777" w:rsidR="00E30A24" w:rsidRPr="00050EB8" w:rsidRDefault="00E30A24" w:rsidP="00BC1FE2">
            <w:pPr>
              <w:keepNext/>
              <w:keepLines/>
              <w:spacing w:after="0"/>
              <w:rPr>
                <w:rFonts w:ascii="Arial" w:hAnsi="Arial" w:cs="Arial"/>
                <w:color w:val="000000"/>
                <w:sz w:val="18"/>
                <w:lang w:eastAsia="zh-CN"/>
              </w:rPr>
            </w:pPr>
            <w:r w:rsidRPr="004B5957">
              <w:rPr>
                <w:rFonts w:ascii="Arial" w:eastAsia="宋体" w:hAnsi="Arial" w:cs="Arial"/>
                <w:sz w:val="18"/>
                <w:lang w:eastAsia="zh-CN"/>
              </w:rPr>
              <w:t>2620MHz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22FEE29D" w14:textId="77777777" w:rsidR="00E30A24" w:rsidRPr="00050EB8" w:rsidRDefault="00E30A24" w:rsidP="00BC1FE2">
            <w:pPr>
              <w:keepNext/>
              <w:keepLines/>
              <w:spacing w:after="0"/>
              <w:jc w:val="center"/>
              <w:rPr>
                <w:rFonts w:ascii="Arial" w:hAnsi="Arial" w:cs="Arial"/>
                <w:color w:val="000000"/>
                <w:sz w:val="18"/>
                <w:szCs w:val="18"/>
                <w:lang w:eastAsia="zh-CN"/>
              </w:rPr>
            </w:pPr>
            <w:r>
              <w:rPr>
                <w:rFonts w:ascii="Arial" w:hAnsi="Arial" w:cs="Arial"/>
                <w:sz w:val="18"/>
                <w:lang w:eastAsia="ja-JP"/>
              </w:rPr>
              <w:t>TDD</w:t>
            </w:r>
          </w:p>
        </w:tc>
      </w:tr>
    </w:tbl>
    <w:p w14:paraId="1FD01561" w14:textId="77777777" w:rsidR="00E30A24" w:rsidRDefault="00E30A24" w:rsidP="00E30A24">
      <w:pPr>
        <w:rPr>
          <w:lang w:eastAsia="ko-KR"/>
        </w:rPr>
      </w:pPr>
    </w:p>
    <w:p w14:paraId="0CD0FE16" w14:textId="537A41B2" w:rsidR="00E30A24" w:rsidRDefault="00E30A24" w:rsidP="00E30A24">
      <w:pPr>
        <w:pStyle w:val="41"/>
      </w:pPr>
      <w:bookmarkStart w:id="277" w:name="_Toc136288272"/>
      <w:r>
        <w:rPr>
          <w:rFonts w:hint="eastAsia"/>
        </w:rPr>
        <w:t>5.23.</w:t>
      </w:r>
      <w:r>
        <w:t>1.2</w:t>
      </w:r>
      <w:r>
        <w:tab/>
        <w:t xml:space="preserve">Channel bandwidths per operating band for </w:t>
      </w:r>
      <w:r>
        <w:rPr>
          <w:rFonts w:hint="eastAsia"/>
        </w:rPr>
        <w:t>CA</w:t>
      </w:r>
      <w:bookmarkEnd w:id="277"/>
    </w:p>
    <w:p w14:paraId="48B04F49" w14:textId="1234AB77" w:rsidR="00E30A24" w:rsidRDefault="00E30A24" w:rsidP="00E30A24">
      <w:pPr>
        <w:pStyle w:val="TH"/>
        <w:rPr>
          <w:rFonts w:cs="Arial"/>
        </w:rPr>
      </w:pPr>
      <w:r>
        <w:rPr>
          <w:rFonts w:cs="Arial"/>
        </w:rPr>
        <w:t>Table 5.23.1.2-1: Supported bandwidths per CA band combination of band n1+n3+n38</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E30A24" w14:paraId="3071A546" w14:textId="77777777" w:rsidTr="00BC1FE2">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2EDE6D53" w14:textId="77777777" w:rsidR="00E30A24" w:rsidRDefault="00E30A24" w:rsidP="00BC1FE2">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2614DFC5" w14:textId="77777777" w:rsidR="00E30A24" w:rsidRDefault="00E30A24" w:rsidP="00BC1FE2">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09D96183" w14:textId="77777777" w:rsidR="00E30A24" w:rsidRDefault="00E30A24" w:rsidP="00BC1FE2">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37E8301" w14:textId="77777777" w:rsidR="00E30A24" w:rsidRDefault="00E30A24" w:rsidP="00BC1FE2">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5774A1D7" w14:textId="77777777" w:rsidR="00E30A24" w:rsidRDefault="00E30A24" w:rsidP="00BC1FE2">
            <w:pPr>
              <w:pStyle w:val="TAH"/>
              <w:overflowPunct w:val="0"/>
              <w:autoSpaceDE w:val="0"/>
              <w:autoSpaceDN w:val="0"/>
              <w:adjustRightInd w:val="0"/>
              <w:rPr>
                <w:lang w:eastAsia="zh-CN"/>
              </w:rPr>
            </w:pPr>
            <w:r>
              <w:t>Bandwidth combination set</w:t>
            </w:r>
          </w:p>
        </w:tc>
      </w:tr>
      <w:tr w:rsidR="00E30A24" w14:paraId="697D2E12" w14:textId="77777777" w:rsidTr="00BC1FE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DE450D" w14:textId="77777777" w:rsidR="00E30A24" w:rsidRDefault="00E30A24" w:rsidP="00BC1FE2">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w:t>
            </w:r>
            <w:r>
              <w:rPr>
                <w:lang w:eastAsia="zh-CN"/>
              </w:rPr>
              <w:t>1</w:t>
            </w:r>
            <w:r>
              <w:rPr>
                <w:lang w:val="sv-SE"/>
              </w:rPr>
              <w:t>A-</w:t>
            </w:r>
            <w:r>
              <w:rPr>
                <w:rFonts w:hint="eastAsia"/>
                <w:lang w:eastAsia="zh-CN"/>
              </w:rPr>
              <w:t>n</w:t>
            </w:r>
            <w:r>
              <w:rPr>
                <w:lang w:eastAsia="zh-CN"/>
              </w:rPr>
              <w:t>3</w:t>
            </w:r>
            <w:r>
              <w:rPr>
                <w:lang w:val="sv-SE"/>
              </w:rPr>
              <w:t>A</w:t>
            </w:r>
            <w:r>
              <w:rPr>
                <w:rFonts w:eastAsia="宋体" w:hint="eastAsia"/>
                <w:lang w:eastAsia="zh-CN"/>
              </w:rPr>
              <w:t>-n</w:t>
            </w:r>
            <w:r>
              <w:rPr>
                <w:rFonts w:eastAsia="宋体"/>
                <w:lang w:eastAsia="zh-CN"/>
              </w:rPr>
              <w:t>38</w:t>
            </w:r>
            <w:r>
              <w:rPr>
                <w:rFonts w:eastAsia="宋体" w:hint="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0BB64C" w14:textId="77777777" w:rsidR="00E30A24" w:rsidRDefault="00E30A24" w:rsidP="00BC1FE2">
            <w:pPr>
              <w:pStyle w:val="TAC"/>
              <w:overflowPunct w:val="0"/>
              <w:autoSpaceDE w:val="0"/>
              <w:autoSpaceDN w:val="0"/>
              <w:adjustRightInd w:val="0"/>
              <w:rPr>
                <w:rFonts w:eastAsia="宋体"/>
                <w:lang w:eastAsia="zh-CN"/>
              </w:rPr>
            </w:pPr>
            <w:r>
              <w:rPr>
                <w:lang w:eastAsia="zh-CN"/>
              </w:rPr>
              <w:t>-</w:t>
            </w:r>
          </w:p>
        </w:tc>
        <w:tc>
          <w:tcPr>
            <w:tcW w:w="730" w:type="dxa"/>
            <w:tcBorders>
              <w:left w:val="single" w:sz="4" w:space="0" w:color="auto"/>
              <w:right w:val="single" w:sz="4" w:space="0" w:color="auto"/>
            </w:tcBorders>
            <w:vAlign w:val="center"/>
          </w:tcPr>
          <w:p w14:paraId="005D72C1" w14:textId="77777777" w:rsidR="00E30A24" w:rsidRDefault="00E30A24" w:rsidP="00BC1FE2">
            <w:pPr>
              <w:pStyle w:val="TAC"/>
              <w:overflowPunct w:val="0"/>
              <w:autoSpaceDE w:val="0"/>
              <w:autoSpaceDN w:val="0"/>
              <w:adjustRightInd w:val="0"/>
              <w:rPr>
                <w:lang w:eastAsia="zh-CN"/>
              </w:rPr>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C081462" w14:textId="77777777" w:rsidR="00E30A24" w:rsidRDefault="00E30A24" w:rsidP="00BC1FE2">
            <w:pPr>
              <w:pStyle w:val="TAC"/>
            </w:pPr>
            <w:r>
              <w:t xml:space="preserve">5, </w:t>
            </w:r>
            <w:r>
              <w:rPr>
                <w:rFonts w:hint="eastAsia"/>
              </w:rPr>
              <w:t>1</w:t>
            </w:r>
            <w:r>
              <w:t>0, 15, 20, 30, 40, 50</w:t>
            </w:r>
          </w:p>
        </w:tc>
        <w:tc>
          <w:tcPr>
            <w:tcW w:w="1360" w:type="dxa"/>
            <w:tcBorders>
              <w:left w:val="single" w:sz="4" w:space="0" w:color="auto"/>
              <w:bottom w:val="nil"/>
              <w:right w:val="single" w:sz="4" w:space="0" w:color="auto"/>
            </w:tcBorders>
            <w:shd w:val="clear" w:color="auto" w:fill="auto"/>
            <w:vAlign w:val="center"/>
          </w:tcPr>
          <w:p w14:paraId="7D02A4E7" w14:textId="77777777" w:rsidR="00E30A24" w:rsidRDefault="00E30A24" w:rsidP="00BC1FE2">
            <w:pPr>
              <w:pStyle w:val="TAC"/>
              <w:overflowPunct w:val="0"/>
              <w:autoSpaceDE w:val="0"/>
              <w:autoSpaceDN w:val="0"/>
              <w:adjustRightInd w:val="0"/>
              <w:rPr>
                <w:lang w:eastAsia="zh-CN"/>
              </w:rPr>
            </w:pPr>
            <w:r>
              <w:rPr>
                <w:rFonts w:hint="eastAsia"/>
                <w:lang w:eastAsia="zh-CN"/>
              </w:rPr>
              <w:t>0</w:t>
            </w:r>
          </w:p>
        </w:tc>
      </w:tr>
      <w:tr w:rsidR="00E30A24" w14:paraId="0057D447" w14:textId="77777777" w:rsidTr="00BC1FE2">
        <w:trPr>
          <w:trHeight w:val="187"/>
        </w:trPr>
        <w:tc>
          <w:tcPr>
            <w:tcW w:w="1983" w:type="dxa"/>
            <w:tcBorders>
              <w:top w:val="nil"/>
              <w:left w:val="single" w:sz="4" w:space="0" w:color="auto"/>
              <w:bottom w:val="nil"/>
              <w:right w:val="single" w:sz="4" w:space="0" w:color="auto"/>
            </w:tcBorders>
            <w:shd w:val="clear" w:color="auto" w:fill="auto"/>
            <w:vAlign w:val="center"/>
          </w:tcPr>
          <w:p w14:paraId="025D67FF" w14:textId="77777777" w:rsidR="00E30A24" w:rsidRDefault="00E30A24" w:rsidP="00BC1FE2">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46B53FD" w14:textId="77777777" w:rsidR="00E30A24" w:rsidRDefault="00E30A24" w:rsidP="00BC1FE2">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3481ED26" w14:textId="77777777" w:rsidR="00E30A24" w:rsidRDefault="00E30A24" w:rsidP="00BC1FE2">
            <w:pPr>
              <w:pStyle w:val="TAC"/>
              <w:overflowPunct w:val="0"/>
              <w:autoSpaceDE w:val="0"/>
              <w:autoSpaceDN w:val="0"/>
              <w:adjustRightInd w:val="0"/>
              <w:rPr>
                <w:lang w:eastAsia="zh-CN"/>
              </w:rPr>
            </w:pPr>
            <w:r>
              <w:rPr>
                <w:rFonts w:hint="eastAsia"/>
                <w:lang w:eastAsia="zh-CN"/>
              </w:rPr>
              <w:t>n</w:t>
            </w:r>
            <w:r>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7773AC49" w14:textId="77777777" w:rsidR="00E30A24" w:rsidRDefault="00E30A24" w:rsidP="00BC1FE2">
            <w:pPr>
              <w:pStyle w:val="TAC"/>
            </w:pPr>
            <w:r>
              <w:t xml:space="preserve">5, </w:t>
            </w:r>
            <w:r>
              <w:rPr>
                <w:rFonts w:hint="eastAsia"/>
              </w:rPr>
              <w:t>1</w:t>
            </w:r>
            <w:r>
              <w:t>0, 15, 20, 30, 40, 50</w:t>
            </w:r>
          </w:p>
        </w:tc>
        <w:tc>
          <w:tcPr>
            <w:tcW w:w="1360" w:type="dxa"/>
            <w:tcBorders>
              <w:top w:val="nil"/>
              <w:left w:val="single" w:sz="4" w:space="0" w:color="auto"/>
              <w:bottom w:val="nil"/>
              <w:right w:val="single" w:sz="4" w:space="0" w:color="auto"/>
            </w:tcBorders>
            <w:shd w:val="clear" w:color="auto" w:fill="auto"/>
            <w:vAlign w:val="center"/>
          </w:tcPr>
          <w:p w14:paraId="2BA5526C" w14:textId="77777777" w:rsidR="00E30A24" w:rsidRDefault="00E30A24" w:rsidP="00BC1FE2">
            <w:pPr>
              <w:pStyle w:val="TAC"/>
              <w:overflowPunct w:val="0"/>
              <w:autoSpaceDE w:val="0"/>
              <w:autoSpaceDN w:val="0"/>
              <w:adjustRightInd w:val="0"/>
              <w:rPr>
                <w:lang w:eastAsia="zh-CN"/>
              </w:rPr>
            </w:pPr>
          </w:p>
        </w:tc>
      </w:tr>
      <w:tr w:rsidR="00E30A24" w14:paraId="074D3E82" w14:textId="77777777" w:rsidTr="00BC1FE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774F81" w14:textId="77777777" w:rsidR="00E30A24" w:rsidRDefault="00E30A24" w:rsidP="00BC1FE2">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31EC0C" w14:textId="77777777" w:rsidR="00E30A24" w:rsidRDefault="00E30A24" w:rsidP="00BC1FE2">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0639449B" w14:textId="77777777" w:rsidR="00E30A24" w:rsidRDefault="00E30A24" w:rsidP="00BC1FE2">
            <w:pPr>
              <w:pStyle w:val="TAC"/>
              <w:overflowPunct w:val="0"/>
              <w:autoSpaceDE w:val="0"/>
              <w:autoSpaceDN w:val="0"/>
              <w:adjustRightInd w:val="0"/>
              <w:rPr>
                <w:lang w:eastAsia="zh-CN"/>
              </w:rPr>
            </w:pPr>
            <w:r>
              <w:rPr>
                <w:rFonts w:hint="eastAsia"/>
                <w:lang w:eastAsia="zh-CN"/>
              </w:rPr>
              <w:t>n</w:t>
            </w:r>
            <w:r>
              <w:rPr>
                <w:lang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5E09A348" w14:textId="77777777" w:rsidR="00E30A24" w:rsidRPr="00C85666" w:rsidRDefault="00E30A24" w:rsidP="00BC1FE2">
            <w:pPr>
              <w:pStyle w:val="TAC"/>
              <w:rPr>
                <w:rFonts w:eastAsia="宋体"/>
                <w:lang w:eastAsia="zh-CN" w:bidi="ar"/>
              </w:rPr>
            </w:pPr>
            <w:r>
              <w:t xml:space="preserve">5, </w:t>
            </w:r>
            <w:r>
              <w:rPr>
                <w:rFonts w:hint="eastAsia"/>
              </w:rPr>
              <w:t>1</w:t>
            </w:r>
            <w:r>
              <w:t>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C9EB1B" w14:textId="77777777" w:rsidR="00E30A24" w:rsidRDefault="00E30A24" w:rsidP="00BC1FE2">
            <w:pPr>
              <w:pStyle w:val="TAC"/>
              <w:overflowPunct w:val="0"/>
              <w:autoSpaceDE w:val="0"/>
              <w:autoSpaceDN w:val="0"/>
              <w:adjustRightInd w:val="0"/>
              <w:rPr>
                <w:lang w:eastAsia="zh-CN"/>
              </w:rPr>
            </w:pPr>
          </w:p>
        </w:tc>
      </w:tr>
    </w:tbl>
    <w:p w14:paraId="3963B095" w14:textId="77777777" w:rsidR="00E30A24" w:rsidRDefault="00E30A24" w:rsidP="00E30A24">
      <w:pPr>
        <w:pStyle w:val="TH"/>
        <w:sectPr w:rsidR="00E30A24">
          <w:pgSz w:w="11906" w:h="16838"/>
          <w:pgMar w:top="567" w:right="1134" w:bottom="709" w:left="1134" w:header="720" w:footer="720" w:gutter="0"/>
          <w:cols w:space="720"/>
          <w:docGrid w:linePitch="272"/>
        </w:sectPr>
      </w:pPr>
    </w:p>
    <w:p w14:paraId="407A162D" w14:textId="34845213" w:rsidR="00E30A24" w:rsidRDefault="00E30A24" w:rsidP="00E30A24">
      <w:pPr>
        <w:pStyle w:val="41"/>
      </w:pPr>
      <w:bookmarkStart w:id="278" w:name="_Toc136288273"/>
      <w:r>
        <w:rPr>
          <w:rFonts w:hint="eastAsia"/>
        </w:rPr>
        <w:lastRenderedPageBreak/>
        <w:t>5.23.</w:t>
      </w:r>
      <w:r>
        <w:t>1</w:t>
      </w:r>
      <w:r>
        <w:rPr>
          <w:rFonts w:hint="eastAsia"/>
        </w:rPr>
        <w:t>.3</w:t>
      </w:r>
      <w:r>
        <w:tab/>
      </w:r>
      <w:r w:rsidRPr="000469EC">
        <w:t>∆T</w:t>
      </w:r>
      <w:r w:rsidRPr="000469EC">
        <w:rPr>
          <w:vertAlign w:val="subscript"/>
        </w:rPr>
        <w:t>IB</w:t>
      </w:r>
      <w:r w:rsidRPr="000469EC">
        <w:rPr>
          <w:rFonts w:hint="eastAsia"/>
          <w:vertAlign w:val="subscript"/>
        </w:rPr>
        <w:t>,c</w:t>
      </w:r>
      <w:r w:rsidRPr="000469EC">
        <w:t xml:space="preserve"> and ∆R</w:t>
      </w:r>
      <w:r w:rsidRPr="000469EC">
        <w:rPr>
          <w:vertAlign w:val="subscript"/>
        </w:rPr>
        <w:t>IB</w:t>
      </w:r>
      <w:r w:rsidRPr="000469EC">
        <w:rPr>
          <w:rFonts w:hint="eastAsia"/>
          <w:vertAlign w:val="subscript"/>
        </w:rPr>
        <w:t>,c</w:t>
      </w:r>
      <w:r w:rsidRPr="000469EC">
        <w:t xml:space="preserve"> values</w:t>
      </w:r>
      <w:bookmarkEnd w:id="278"/>
    </w:p>
    <w:p w14:paraId="26B19238" w14:textId="77777777" w:rsidR="00E30A24" w:rsidRDefault="00E30A24" w:rsidP="00E30A24">
      <w:r>
        <w:t xml:space="preserve">For </w:t>
      </w:r>
      <w:r>
        <w:rPr>
          <w:lang w:eastAsia="zh-CN"/>
        </w:rPr>
        <w:t>CA_n1</w:t>
      </w:r>
      <w:r>
        <w:t>-n3</w:t>
      </w:r>
      <w:r>
        <w:rPr>
          <w:lang w:eastAsia="zh-CN"/>
        </w:rPr>
        <w:t>-</w:t>
      </w:r>
      <w:r>
        <w:rPr>
          <w:rFonts w:hint="eastAsia"/>
          <w:lang w:eastAsia="zh-CN"/>
        </w:rPr>
        <w:t>n</w:t>
      </w:r>
      <w:r>
        <w:rPr>
          <w:lang w:eastAsia="zh-CN"/>
        </w:rPr>
        <w:t>38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CA_n1-n3-n7 and are given in the tables below.</w:t>
      </w:r>
    </w:p>
    <w:p w14:paraId="054327F8" w14:textId="2BCF0DBF" w:rsidR="00E30A24" w:rsidRDefault="00E30A24" w:rsidP="00E30A24">
      <w:pPr>
        <w:pStyle w:val="TH"/>
        <w:rPr>
          <w:rFonts w:cs="Arial"/>
        </w:rPr>
      </w:pPr>
      <w:r>
        <w:rPr>
          <w:rFonts w:cs="Arial"/>
        </w:rPr>
        <w:t xml:space="preserve">Table </w:t>
      </w:r>
      <w:r>
        <w:rPr>
          <w:rFonts w:cs="Arial" w:hint="eastAsia"/>
        </w:rPr>
        <w:t>5.23</w:t>
      </w:r>
      <w:r>
        <w:rPr>
          <w:rFonts w:cs="Arial"/>
        </w:rPr>
        <w:t>.1.3-1: ΔT</w:t>
      </w:r>
      <w:r w:rsidRPr="000469EC">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E30A24" w14:paraId="2970A568" w14:textId="77777777" w:rsidTr="00BC1FE2">
        <w:trPr>
          <w:jc w:val="center"/>
        </w:trPr>
        <w:tc>
          <w:tcPr>
            <w:tcW w:w="2336" w:type="dxa"/>
            <w:vMerge w:val="restart"/>
            <w:tcBorders>
              <w:top w:val="single" w:sz="4" w:space="0" w:color="auto"/>
              <w:left w:val="single" w:sz="4" w:space="0" w:color="auto"/>
              <w:right w:val="single" w:sz="4" w:space="0" w:color="auto"/>
            </w:tcBorders>
          </w:tcPr>
          <w:p w14:paraId="7C60FC5A" w14:textId="77777777" w:rsidR="00E30A24" w:rsidRDefault="00E30A24" w:rsidP="00BC1FE2">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FBE0FCB" w14:textId="77777777" w:rsidR="00E30A24" w:rsidRDefault="00E30A24" w:rsidP="00BC1FE2">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E30A24" w14:paraId="14E7D2A0" w14:textId="77777777" w:rsidTr="00BC1FE2">
        <w:trPr>
          <w:jc w:val="center"/>
        </w:trPr>
        <w:tc>
          <w:tcPr>
            <w:tcW w:w="2336" w:type="dxa"/>
            <w:vMerge/>
            <w:tcBorders>
              <w:left w:val="single" w:sz="4" w:space="0" w:color="auto"/>
              <w:bottom w:val="single" w:sz="4" w:space="0" w:color="auto"/>
              <w:right w:val="single" w:sz="4" w:space="0" w:color="auto"/>
            </w:tcBorders>
          </w:tcPr>
          <w:p w14:paraId="61864545" w14:textId="77777777" w:rsidR="00E30A24" w:rsidRDefault="00E30A24" w:rsidP="00BC1FE2">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71C54A2" w14:textId="77777777" w:rsidR="00E30A24" w:rsidRDefault="00E30A24" w:rsidP="00BC1FE2">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E30A24" w14:paraId="12ED9E85" w14:textId="77777777" w:rsidTr="00BC1FE2">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C87FCB3" w14:textId="77777777" w:rsidR="00E30A24" w:rsidRDefault="00E30A24" w:rsidP="00BC1FE2">
            <w:pPr>
              <w:keepNext/>
              <w:keepLines/>
              <w:spacing w:after="0"/>
              <w:jc w:val="center"/>
              <w:rPr>
                <w:rFonts w:ascii="Arial" w:eastAsia="宋体"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n1</w:t>
            </w:r>
            <w:r>
              <w:rPr>
                <w:rFonts w:ascii="Arial" w:eastAsia="等线" w:hAnsi="Arial"/>
                <w:sz w:val="18"/>
                <w:lang w:val="sv-SE" w:eastAsia="ja-JP"/>
              </w:rPr>
              <w:t>-</w:t>
            </w:r>
            <w:r>
              <w:rPr>
                <w:rFonts w:ascii="Arial" w:eastAsia="等线" w:hAnsi="Arial"/>
                <w:sz w:val="18"/>
                <w:lang w:val="en-US" w:eastAsia="zh-CN"/>
              </w:rPr>
              <w:t>n3</w:t>
            </w:r>
            <w:r>
              <w:rPr>
                <w:rFonts w:ascii="Arial" w:eastAsia="等线" w:hAnsi="Arial"/>
                <w:sz w:val="18"/>
                <w:lang w:val="sv-SE" w:eastAsia="zh-CN"/>
              </w:rPr>
              <w:t>-n38</w:t>
            </w:r>
          </w:p>
        </w:tc>
        <w:tc>
          <w:tcPr>
            <w:tcW w:w="1968" w:type="dxa"/>
            <w:tcBorders>
              <w:top w:val="single" w:sz="4" w:space="0" w:color="auto"/>
              <w:left w:val="single" w:sz="4" w:space="0" w:color="auto"/>
              <w:bottom w:val="single" w:sz="4" w:space="0" w:color="auto"/>
              <w:right w:val="single" w:sz="4" w:space="0" w:color="auto"/>
            </w:tcBorders>
            <w:vAlign w:val="center"/>
          </w:tcPr>
          <w:p w14:paraId="27F617D3" w14:textId="77777777" w:rsidR="00E30A24" w:rsidRDefault="00E30A24" w:rsidP="00BC1FE2">
            <w:pPr>
              <w:keepNext/>
              <w:keepLines/>
              <w:spacing w:after="0"/>
              <w:jc w:val="center"/>
              <w:rPr>
                <w:rFonts w:ascii="Arial" w:eastAsia="宋体" w:hAnsi="Arial"/>
                <w:sz w:val="18"/>
                <w:lang w:val="en-US" w:eastAsia="zh-CN"/>
              </w:rPr>
            </w:pPr>
            <w:r>
              <w:rPr>
                <w:rFonts w:ascii="Arial" w:eastAsia="等线"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6FCC75B" w14:textId="77777777" w:rsidR="00E30A24" w:rsidRDefault="00E30A24" w:rsidP="00BC1FE2">
            <w:pPr>
              <w:keepNext/>
              <w:keepLines/>
              <w:spacing w:after="0"/>
              <w:jc w:val="center"/>
              <w:rPr>
                <w:rFonts w:ascii="Arial" w:eastAsia="宋体" w:hAnsi="Arial"/>
                <w:sz w:val="18"/>
                <w:lang w:val="en-US" w:eastAsia="zh-CN"/>
              </w:rPr>
            </w:pPr>
            <w:r>
              <w:rPr>
                <w:rFonts w:ascii="Arial" w:eastAsia="等线" w:hAnsi="Arial" w:cs="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A78AF65" w14:textId="77777777" w:rsidR="00E30A24" w:rsidRDefault="00E30A24" w:rsidP="00BC1FE2">
            <w:pPr>
              <w:keepNext/>
              <w:keepLines/>
              <w:spacing w:after="0"/>
              <w:jc w:val="center"/>
              <w:rPr>
                <w:rFonts w:ascii="Arial" w:eastAsia="宋体" w:hAnsi="Arial"/>
                <w:sz w:val="18"/>
                <w:lang w:val="en-US" w:eastAsia="zh-CN"/>
              </w:rPr>
            </w:pPr>
            <w:r>
              <w:rPr>
                <w:rFonts w:ascii="Arial" w:eastAsia="宋体" w:hAnsi="Arial" w:hint="eastAsia"/>
                <w:sz w:val="18"/>
                <w:lang w:val="en-US" w:eastAsia="zh-CN"/>
              </w:rPr>
              <w:t>0.</w:t>
            </w:r>
            <w:r>
              <w:rPr>
                <w:rFonts w:ascii="Arial" w:eastAsia="宋体" w:hAnsi="Arial"/>
                <w:sz w:val="18"/>
                <w:lang w:val="en-US" w:eastAsia="zh-CN"/>
              </w:rPr>
              <w:t>6</w:t>
            </w:r>
          </w:p>
        </w:tc>
      </w:tr>
      <w:tr w:rsidR="00E30A24" w14:paraId="0DA9F1D0" w14:textId="77777777" w:rsidTr="00BC1FE2">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40E70C37" w14:textId="77777777" w:rsidR="00E30A24" w:rsidRPr="00901DE9" w:rsidRDefault="00E30A24" w:rsidP="00BC1FE2">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7ACC60C9" w14:textId="77777777" w:rsidR="00E30A24" w:rsidRDefault="00E30A24" w:rsidP="00BC1FE2">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4BAE7687" w14:textId="20FD5F0C" w:rsidR="00E30A24" w:rsidRDefault="00E30A24" w:rsidP="00E30A24">
      <w:pPr>
        <w:pStyle w:val="TH"/>
      </w:pPr>
      <w:r>
        <w:rPr>
          <w:rFonts w:cs="Arial"/>
        </w:rPr>
        <w:t>Table 5.23.1.3-2: ΔR</w:t>
      </w:r>
      <w:r w:rsidRPr="000469EC">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E30A24" w:rsidRPr="00F92868" w14:paraId="66F70441" w14:textId="77777777" w:rsidTr="00BC1FE2">
        <w:trPr>
          <w:trHeight w:val="187"/>
          <w:jc w:val="center"/>
        </w:trPr>
        <w:tc>
          <w:tcPr>
            <w:tcW w:w="1594" w:type="dxa"/>
            <w:vMerge w:val="restart"/>
          </w:tcPr>
          <w:p w14:paraId="7F05FB32" w14:textId="77777777" w:rsidR="00E30A24" w:rsidRPr="00F92868" w:rsidRDefault="00E30A24" w:rsidP="00BC1FE2">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2382AB6C" w14:textId="77777777" w:rsidR="00E30A24" w:rsidRPr="00F92868" w:rsidRDefault="00E30A24" w:rsidP="00BC1FE2">
            <w:pPr>
              <w:keepNext/>
              <w:keepLines/>
              <w:spacing w:after="0"/>
              <w:jc w:val="center"/>
              <w:rPr>
                <w:rFonts w:ascii="Arial" w:eastAsia="等线" w:hAnsi="Arial"/>
                <w:b/>
                <w:sz w:val="18"/>
              </w:rPr>
            </w:pPr>
            <w:r w:rsidRPr="00901DE9">
              <w:rPr>
                <w:rFonts w:ascii="Arial" w:eastAsia="等线" w:hAnsi="Arial"/>
                <w:b/>
                <w:sz w:val="18"/>
              </w:rPr>
              <w:t>ΔR</w:t>
            </w:r>
            <w:r w:rsidRPr="00901DE9">
              <w:rPr>
                <w:rFonts w:ascii="Arial" w:eastAsia="等线" w:hAnsi="Arial"/>
                <w:b/>
                <w:sz w:val="18"/>
                <w:vertAlign w:val="subscript"/>
              </w:rPr>
              <w:t>IB,c</w:t>
            </w:r>
            <w:r w:rsidRPr="00901DE9">
              <w:rPr>
                <w:rFonts w:ascii="Arial" w:eastAsia="等线" w:hAnsi="Arial"/>
                <w:b/>
                <w:sz w:val="18"/>
              </w:rPr>
              <w:t xml:space="preserve"> for NR bands (dB)</w:t>
            </w:r>
            <w:r w:rsidRPr="00901DE9">
              <w:rPr>
                <w:rFonts w:ascii="Arial" w:eastAsia="等线" w:hAnsi="Arial"/>
                <w:b/>
                <w:sz w:val="18"/>
                <w:vertAlign w:val="superscript"/>
              </w:rPr>
              <w:t>9</w:t>
            </w:r>
          </w:p>
        </w:tc>
      </w:tr>
      <w:tr w:rsidR="00E30A24" w:rsidRPr="00F92868" w14:paraId="337B1B0D" w14:textId="77777777" w:rsidTr="00BC1FE2">
        <w:trPr>
          <w:trHeight w:val="187"/>
          <w:jc w:val="center"/>
        </w:trPr>
        <w:tc>
          <w:tcPr>
            <w:tcW w:w="1594" w:type="dxa"/>
            <w:vMerge/>
            <w:tcBorders>
              <w:bottom w:val="single" w:sz="4" w:space="0" w:color="auto"/>
            </w:tcBorders>
          </w:tcPr>
          <w:p w14:paraId="2D6B3065" w14:textId="77777777" w:rsidR="00E30A24" w:rsidRPr="00F92868" w:rsidRDefault="00E30A24" w:rsidP="00BC1FE2">
            <w:pPr>
              <w:keepNext/>
              <w:keepLines/>
              <w:spacing w:after="0"/>
              <w:jc w:val="center"/>
              <w:rPr>
                <w:rFonts w:ascii="Arial" w:eastAsia="等线" w:hAnsi="Arial"/>
                <w:b/>
                <w:sz w:val="18"/>
              </w:rPr>
            </w:pPr>
          </w:p>
        </w:tc>
        <w:tc>
          <w:tcPr>
            <w:tcW w:w="5845" w:type="dxa"/>
            <w:gridSpan w:val="3"/>
            <w:vAlign w:val="center"/>
          </w:tcPr>
          <w:p w14:paraId="042C530F" w14:textId="77777777" w:rsidR="00E30A24" w:rsidRPr="00F92868" w:rsidRDefault="00E30A24" w:rsidP="00BC1FE2">
            <w:pPr>
              <w:keepNext/>
              <w:keepLines/>
              <w:spacing w:after="0"/>
              <w:jc w:val="center"/>
              <w:rPr>
                <w:rFonts w:ascii="Arial" w:eastAsia="等线" w:hAnsi="Arial"/>
                <w:b/>
                <w:sz w:val="18"/>
              </w:rPr>
            </w:pPr>
            <w:r w:rsidRPr="00901DE9">
              <w:rPr>
                <w:rFonts w:ascii="Arial" w:eastAsia="等线" w:hAnsi="Arial"/>
                <w:b/>
                <w:sz w:val="18"/>
              </w:rPr>
              <w:t>Component band in order of bands in configuration</w:t>
            </w:r>
            <w:r w:rsidRPr="00901DE9">
              <w:rPr>
                <w:rFonts w:ascii="Arial" w:eastAsia="等线" w:hAnsi="Arial"/>
                <w:b/>
                <w:sz w:val="18"/>
                <w:vertAlign w:val="superscript"/>
              </w:rPr>
              <w:t>10</w:t>
            </w:r>
          </w:p>
        </w:tc>
      </w:tr>
      <w:tr w:rsidR="00E30A24" w:rsidRPr="00F92868" w14:paraId="7770ED02" w14:textId="77777777" w:rsidTr="00BC1FE2">
        <w:trPr>
          <w:trHeight w:val="187"/>
          <w:jc w:val="center"/>
        </w:trPr>
        <w:tc>
          <w:tcPr>
            <w:tcW w:w="1594" w:type="dxa"/>
            <w:shd w:val="clear" w:color="auto" w:fill="auto"/>
          </w:tcPr>
          <w:p w14:paraId="14C988D5" w14:textId="77777777" w:rsidR="00E30A24" w:rsidRPr="00F92868" w:rsidRDefault="00E30A24" w:rsidP="00BC1FE2">
            <w:pPr>
              <w:keepNext/>
              <w:keepLines/>
              <w:spacing w:after="0"/>
              <w:jc w:val="center"/>
              <w:rPr>
                <w:rFonts w:ascii="Arial" w:eastAsia="等线" w:hAnsi="Arial"/>
                <w:sz w:val="18"/>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n1</w:t>
            </w:r>
            <w:r>
              <w:rPr>
                <w:rFonts w:ascii="Arial" w:eastAsia="等线" w:hAnsi="Arial"/>
                <w:sz w:val="18"/>
                <w:lang w:val="sv-SE" w:eastAsia="ja-JP"/>
              </w:rPr>
              <w:t>-</w:t>
            </w:r>
            <w:r>
              <w:rPr>
                <w:rFonts w:ascii="Arial" w:eastAsia="等线" w:hAnsi="Arial"/>
                <w:sz w:val="18"/>
                <w:lang w:val="en-US" w:eastAsia="zh-CN"/>
              </w:rPr>
              <w:t>n3</w:t>
            </w:r>
            <w:r>
              <w:rPr>
                <w:rFonts w:ascii="Arial" w:eastAsia="等线" w:hAnsi="Arial"/>
                <w:sz w:val="18"/>
                <w:lang w:val="sv-SE" w:eastAsia="zh-CN"/>
              </w:rPr>
              <w:t>-n38</w:t>
            </w:r>
          </w:p>
        </w:tc>
        <w:tc>
          <w:tcPr>
            <w:tcW w:w="1948" w:type="dxa"/>
            <w:vAlign w:val="center"/>
          </w:tcPr>
          <w:p w14:paraId="12931552" w14:textId="77777777" w:rsidR="00E30A24" w:rsidRPr="00F92868" w:rsidRDefault="00E30A24" w:rsidP="00BC1FE2">
            <w:pPr>
              <w:keepNext/>
              <w:keepLines/>
              <w:spacing w:after="0"/>
              <w:jc w:val="center"/>
              <w:rPr>
                <w:rFonts w:ascii="Arial" w:eastAsia="等线" w:hAnsi="Arial"/>
                <w:sz w:val="18"/>
                <w:lang w:eastAsia="zh-CN"/>
              </w:rPr>
            </w:pPr>
            <w:r w:rsidRPr="000404E9">
              <w:rPr>
                <w:rFonts w:ascii="Arial" w:eastAsia="等线" w:hAnsi="Arial" w:cs="Arial"/>
                <w:sz w:val="18"/>
                <w:lang w:eastAsia="ja-JP"/>
              </w:rPr>
              <w:t>-</w:t>
            </w:r>
          </w:p>
        </w:tc>
        <w:tc>
          <w:tcPr>
            <w:tcW w:w="1948" w:type="dxa"/>
            <w:vAlign w:val="center"/>
          </w:tcPr>
          <w:p w14:paraId="2FA59846" w14:textId="77777777" w:rsidR="00E30A24" w:rsidRPr="00F92868" w:rsidRDefault="00E30A24" w:rsidP="00BC1FE2">
            <w:pPr>
              <w:keepNext/>
              <w:keepLines/>
              <w:spacing w:after="0"/>
              <w:jc w:val="center"/>
              <w:rPr>
                <w:rFonts w:ascii="Arial" w:eastAsia="等线" w:hAnsi="Arial"/>
                <w:sz w:val="18"/>
                <w:lang w:eastAsia="zh-CN"/>
              </w:rPr>
            </w:pPr>
            <w:r w:rsidRPr="000404E9">
              <w:rPr>
                <w:rFonts w:ascii="Arial" w:eastAsia="等线" w:hAnsi="Arial" w:cs="Arial"/>
                <w:sz w:val="18"/>
                <w:lang w:eastAsia="ja-JP"/>
              </w:rPr>
              <w:t>-</w:t>
            </w:r>
          </w:p>
        </w:tc>
        <w:tc>
          <w:tcPr>
            <w:tcW w:w="1949" w:type="dxa"/>
            <w:vAlign w:val="center"/>
          </w:tcPr>
          <w:p w14:paraId="7ECF72B8" w14:textId="77777777" w:rsidR="00E30A24" w:rsidRPr="00F92868" w:rsidRDefault="00E30A24" w:rsidP="00BC1FE2">
            <w:pPr>
              <w:keepNext/>
              <w:keepLines/>
              <w:spacing w:after="0"/>
              <w:jc w:val="center"/>
              <w:rPr>
                <w:rFonts w:ascii="Arial" w:eastAsia="等线" w:hAnsi="Arial"/>
                <w:sz w:val="18"/>
                <w:lang w:eastAsia="zh-CN"/>
              </w:rPr>
            </w:pPr>
            <w:r w:rsidRPr="000404E9">
              <w:rPr>
                <w:rFonts w:ascii="Arial" w:eastAsia="等线" w:hAnsi="Arial" w:cs="Arial"/>
                <w:sz w:val="18"/>
                <w:lang w:eastAsia="ja-JP"/>
              </w:rPr>
              <w:t>-</w:t>
            </w:r>
          </w:p>
        </w:tc>
      </w:tr>
      <w:tr w:rsidR="00E30A24" w:rsidRPr="00F92868" w14:paraId="3E75CB34" w14:textId="77777777" w:rsidTr="00BC1FE2">
        <w:trPr>
          <w:trHeight w:val="187"/>
          <w:jc w:val="center"/>
        </w:trPr>
        <w:tc>
          <w:tcPr>
            <w:tcW w:w="7439" w:type="dxa"/>
            <w:gridSpan w:val="4"/>
            <w:tcBorders>
              <w:bottom w:val="single" w:sz="4" w:space="0" w:color="auto"/>
            </w:tcBorders>
            <w:shd w:val="clear" w:color="auto" w:fill="auto"/>
          </w:tcPr>
          <w:p w14:paraId="424162C8" w14:textId="77777777" w:rsidR="00E30A24" w:rsidRPr="00901DE9" w:rsidRDefault="00E30A24" w:rsidP="00BC1FE2">
            <w:pPr>
              <w:keepLines/>
              <w:spacing w:after="0"/>
              <w:ind w:left="870" w:hanging="870"/>
              <w:rPr>
                <w:rFonts w:eastAsia="等线" w:cs="Arial"/>
                <w:lang w:eastAsia="ja-JP"/>
              </w:rPr>
            </w:pPr>
            <w:r w:rsidRPr="00901DE9">
              <w:rPr>
                <w:rFonts w:ascii="Arial" w:eastAsia="等线" w:hAnsi="Arial" w:cs="Arial"/>
                <w:sz w:val="18"/>
                <w:lang w:eastAsia="ja-JP"/>
              </w:rPr>
              <w:t>NOTE 9:</w:t>
            </w:r>
            <w:r w:rsidRPr="00901DE9">
              <w:rPr>
                <w:rFonts w:ascii="Arial" w:eastAsia="等线" w:hAnsi="Arial" w:cs="Arial"/>
                <w:sz w:val="18"/>
                <w:lang w:eastAsia="ja-JP"/>
              </w:rPr>
              <w:tab/>
              <w:t xml:space="preserve"> “-” denotes ΔR</w:t>
            </w:r>
            <w:r w:rsidRPr="00901DE9">
              <w:rPr>
                <w:rFonts w:ascii="Arial" w:eastAsia="等线" w:hAnsi="Arial" w:cs="Arial"/>
                <w:sz w:val="18"/>
                <w:vertAlign w:val="subscript"/>
                <w:lang w:eastAsia="ja-JP"/>
              </w:rPr>
              <w:t>IB,c</w:t>
            </w:r>
            <w:r w:rsidRPr="00901DE9">
              <w:rPr>
                <w:rFonts w:ascii="Arial" w:eastAsia="等线" w:hAnsi="Arial" w:cs="Arial"/>
                <w:sz w:val="18"/>
                <w:lang w:eastAsia="ja-JP"/>
              </w:rPr>
              <w:t xml:space="preserve"> = 0.</w:t>
            </w:r>
          </w:p>
          <w:p w14:paraId="617772A3" w14:textId="77777777" w:rsidR="00E30A24" w:rsidRDefault="00E30A24" w:rsidP="00BC1FE2">
            <w:pPr>
              <w:keepLines/>
              <w:spacing w:after="0"/>
              <w:ind w:left="870" w:hanging="870"/>
              <w:rPr>
                <w:rFonts w:ascii="Arial" w:eastAsia="等线" w:hAnsi="Arial"/>
                <w:color w:val="000000"/>
                <w:sz w:val="18"/>
                <w:lang w:val="en-US" w:eastAsia="zh-CN"/>
              </w:rPr>
            </w:pPr>
            <w:r w:rsidRPr="00901DE9">
              <w:rPr>
                <w:rFonts w:ascii="Arial" w:eastAsia="等线" w:hAnsi="Arial" w:cs="Arial"/>
                <w:sz w:val="18"/>
                <w:lang w:eastAsia="ja-JP"/>
              </w:rPr>
              <w:t>NOTE 10:</w:t>
            </w:r>
            <w:r w:rsidRPr="00901DE9">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901DE9">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901DE9">
              <w:rPr>
                <w:rFonts w:ascii="Arial" w:eastAsia="等线" w:hAnsi="Arial" w:cs="Arial"/>
                <w:sz w:val="18"/>
                <w:lang w:eastAsia="ja-JP"/>
              </w:rPr>
              <w:t>.</w:t>
            </w:r>
          </w:p>
        </w:tc>
      </w:tr>
    </w:tbl>
    <w:p w14:paraId="000E47CB" w14:textId="77777777" w:rsidR="00E30A24" w:rsidRDefault="00E30A24" w:rsidP="00AC4AB0">
      <w:pPr>
        <w:rPr>
          <w:b/>
          <w:color w:val="0070C0"/>
          <w:sz w:val="32"/>
          <w:szCs w:val="32"/>
        </w:rPr>
      </w:pPr>
    </w:p>
    <w:p w14:paraId="2C13E721" w14:textId="44038B66" w:rsidR="00BC1FE2" w:rsidRDefault="00BC1FE2" w:rsidP="00BC1FE2">
      <w:pPr>
        <w:pStyle w:val="21"/>
      </w:pPr>
      <w:bookmarkStart w:id="279" w:name="_Toc136288274"/>
      <w:r>
        <w:rPr>
          <w:rFonts w:hint="eastAsia"/>
        </w:rPr>
        <w:t>5.24</w:t>
      </w:r>
      <w:r w:rsidRPr="000469EC">
        <w:tab/>
      </w:r>
      <w:r>
        <w:rPr>
          <w:rFonts w:hint="eastAsia"/>
        </w:rPr>
        <w:t>CA_n</w:t>
      </w:r>
      <w:r>
        <w:t>1</w:t>
      </w:r>
      <w:r>
        <w:rPr>
          <w:rFonts w:hint="eastAsia"/>
        </w:rPr>
        <w:t>-n</w:t>
      </w:r>
      <w:r>
        <w:t>7</w:t>
      </w:r>
      <w:r>
        <w:rPr>
          <w:rFonts w:hint="eastAsia"/>
        </w:rPr>
        <w:t>-n</w:t>
      </w:r>
      <w:r>
        <w:t>38</w:t>
      </w:r>
      <w:bookmarkEnd w:id="279"/>
    </w:p>
    <w:p w14:paraId="12969EDA" w14:textId="1D37D45F" w:rsidR="00BC1FE2" w:rsidRPr="00A20126" w:rsidRDefault="00BC1FE2" w:rsidP="00BC1FE2">
      <w:pPr>
        <w:pStyle w:val="31"/>
      </w:pPr>
      <w:bookmarkStart w:id="280" w:name="_Toc136288275"/>
      <w:r>
        <w:t>5.24.1</w:t>
      </w:r>
      <w:r>
        <w:tab/>
        <w:t>Common for 1 band UL and 2 bands UL CA</w:t>
      </w:r>
      <w:bookmarkEnd w:id="280"/>
    </w:p>
    <w:p w14:paraId="3758DE13" w14:textId="4BE25538" w:rsidR="00BC1FE2" w:rsidRDefault="00BC1FE2" w:rsidP="00BC1FE2">
      <w:pPr>
        <w:pStyle w:val="41"/>
      </w:pPr>
      <w:bookmarkStart w:id="281" w:name="_Toc136288276"/>
      <w:r>
        <w:rPr>
          <w:rFonts w:hint="eastAsia"/>
        </w:rPr>
        <w:t>5.24.1</w:t>
      </w:r>
      <w:r>
        <w:t>.1</w:t>
      </w:r>
      <w:r>
        <w:tab/>
        <w:t xml:space="preserve">Operating bands for </w:t>
      </w:r>
      <w:r>
        <w:rPr>
          <w:rFonts w:hint="eastAsia"/>
        </w:rPr>
        <w:t>CA</w:t>
      </w:r>
      <w:bookmarkEnd w:id="281"/>
    </w:p>
    <w:p w14:paraId="674C4050" w14:textId="0BC277FB" w:rsidR="00BC1FE2" w:rsidRPr="000469EC" w:rsidRDefault="00BC1FE2" w:rsidP="00BC1FE2">
      <w:pPr>
        <w:pStyle w:val="TH"/>
        <w:rPr>
          <w:rFonts w:cs="Arial"/>
        </w:rPr>
      </w:pPr>
      <w:r>
        <w:rPr>
          <w:rFonts w:cs="Arial"/>
        </w:rPr>
        <w:t>Table 5.24.1.1-1</w:t>
      </w:r>
      <w:r w:rsidRPr="000469EC">
        <w:rPr>
          <w:rFonts w:cs="Arial"/>
        </w:rPr>
        <w:t>: Inter-band CA operating bands involving FR1 (three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BC1FE2" w14:paraId="13F7B0A8" w14:textId="77777777" w:rsidTr="00BC1FE2">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734C2CDA" w14:textId="77777777" w:rsidR="00BC1FE2" w:rsidRDefault="00BC1FE2" w:rsidP="00BC1FE2">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4C61A7B2" w14:textId="77777777" w:rsidR="00BC1FE2" w:rsidRDefault="00BC1FE2" w:rsidP="00BC1FE2">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596B4548" w14:textId="77777777" w:rsidR="00BC1FE2" w:rsidRDefault="00BC1FE2" w:rsidP="00BC1FE2">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034DD166" w14:textId="77777777" w:rsidR="00BC1FE2" w:rsidRDefault="00BC1FE2" w:rsidP="00BC1FE2">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5B66DB4B" w14:textId="77777777" w:rsidR="00BC1FE2" w:rsidRDefault="00BC1FE2" w:rsidP="00BC1FE2">
            <w:pPr>
              <w:keepNext/>
              <w:keepLines/>
              <w:spacing w:after="0"/>
              <w:jc w:val="center"/>
              <w:rPr>
                <w:rFonts w:ascii="Arial" w:hAnsi="Arial"/>
                <w:b/>
                <w:color w:val="000000"/>
                <w:sz w:val="18"/>
              </w:rPr>
            </w:pPr>
            <w:r>
              <w:rPr>
                <w:rFonts w:ascii="Arial" w:hAnsi="Arial"/>
                <w:b/>
                <w:color w:val="000000"/>
                <w:sz w:val="18"/>
              </w:rPr>
              <w:t>Duplex Mode</w:t>
            </w:r>
          </w:p>
        </w:tc>
      </w:tr>
      <w:tr w:rsidR="00BC1FE2" w14:paraId="44723273" w14:textId="77777777" w:rsidTr="00BC1FE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40D06F" w14:textId="77777777" w:rsidR="00BC1FE2" w:rsidRDefault="00BC1FE2" w:rsidP="00BC1FE2">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88FD06" w14:textId="77777777" w:rsidR="00BC1FE2" w:rsidRDefault="00BC1FE2" w:rsidP="00BC1FE2">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2F5FD30E" w14:textId="77777777" w:rsidR="00BC1FE2" w:rsidRDefault="00BC1FE2" w:rsidP="00BC1FE2">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0A308DF1" w14:textId="77777777" w:rsidR="00BC1FE2" w:rsidRDefault="00BC1FE2" w:rsidP="00BC1FE2">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C1FF77" w14:textId="77777777" w:rsidR="00BC1FE2" w:rsidRDefault="00BC1FE2" w:rsidP="00BC1FE2">
            <w:pPr>
              <w:spacing w:after="0"/>
              <w:rPr>
                <w:rFonts w:ascii="Arial" w:hAnsi="Arial"/>
                <w:b/>
                <w:color w:val="000000"/>
                <w:sz w:val="18"/>
              </w:rPr>
            </w:pPr>
          </w:p>
        </w:tc>
      </w:tr>
      <w:tr w:rsidR="00BC1FE2" w14:paraId="581D3B06" w14:textId="77777777" w:rsidTr="00BC1FE2">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0644C9" w14:textId="77777777" w:rsidR="00BC1FE2" w:rsidRDefault="00BC1FE2" w:rsidP="00BC1FE2">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9B926" w14:textId="77777777" w:rsidR="00BC1FE2" w:rsidRDefault="00BC1FE2" w:rsidP="00BC1FE2">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0990B076" w14:textId="77777777" w:rsidR="00BC1FE2" w:rsidRDefault="00BC1FE2" w:rsidP="00BC1FE2">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0ECE678D" w14:textId="77777777" w:rsidR="00BC1FE2" w:rsidRDefault="00BC1FE2" w:rsidP="00BC1FE2">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67470B" w14:textId="77777777" w:rsidR="00BC1FE2" w:rsidRDefault="00BC1FE2" w:rsidP="00BC1FE2">
            <w:pPr>
              <w:spacing w:after="0"/>
              <w:rPr>
                <w:rFonts w:ascii="Arial" w:hAnsi="Arial"/>
                <w:b/>
                <w:color w:val="000000"/>
                <w:sz w:val="18"/>
              </w:rPr>
            </w:pPr>
          </w:p>
        </w:tc>
      </w:tr>
      <w:tr w:rsidR="00BC1FE2" w14:paraId="0F59A1FA" w14:textId="77777777" w:rsidTr="00BC1FE2">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746E40B3" w14:textId="77777777" w:rsidR="00BC1FE2" w:rsidRPr="00050EB8" w:rsidRDefault="00BC1FE2" w:rsidP="00BC1FE2">
            <w:pPr>
              <w:keepNext/>
              <w:keepLines/>
              <w:spacing w:after="0"/>
              <w:jc w:val="center"/>
              <w:rPr>
                <w:rFonts w:ascii="Arial" w:hAnsi="Arial"/>
                <w:color w:val="000000"/>
                <w:sz w:val="18"/>
                <w:lang w:eastAsia="zh-CN"/>
              </w:rPr>
            </w:pPr>
            <w:r w:rsidRPr="009B4792">
              <w:rPr>
                <w:rFonts w:ascii="Arial" w:eastAsia="宋体" w:hAnsi="Arial"/>
                <w:color w:val="000000"/>
                <w:sz w:val="18"/>
                <w:lang w:eastAsia="zh-CN"/>
              </w:rPr>
              <w:t>CA_n1-n</w:t>
            </w:r>
            <w:r>
              <w:rPr>
                <w:rFonts w:ascii="Arial" w:eastAsia="宋体" w:hAnsi="Arial"/>
                <w:color w:val="000000"/>
                <w:sz w:val="18"/>
                <w:lang w:eastAsia="zh-CN"/>
              </w:rPr>
              <w:t>7</w:t>
            </w:r>
            <w:r w:rsidRPr="009B4792">
              <w:rPr>
                <w:rFonts w:ascii="Arial" w:eastAsia="宋体" w:hAnsi="Arial"/>
                <w:color w:val="000000"/>
                <w:sz w:val="18"/>
                <w:lang w:eastAsia="zh-CN"/>
              </w:rPr>
              <w:t>-n</w:t>
            </w:r>
            <w:r>
              <w:rPr>
                <w:rFonts w:ascii="Arial" w:eastAsia="宋体" w:hAnsi="Arial"/>
                <w:color w:val="000000"/>
                <w:sz w:val="18"/>
                <w:lang w:eastAsia="zh-CN"/>
              </w:rPr>
              <w:t>38</w:t>
            </w:r>
          </w:p>
        </w:tc>
        <w:tc>
          <w:tcPr>
            <w:tcW w:w="1067" w:type="dxa"/>
            <w:tcBorders>
              <w:top w:val="single" w:sz="4" w:space="0" w:color="auto"/>
              <w:left w:val="single" w:sz="4" w:space="0" w:color="auto"/>
              <w:bottom w:val="single" w:sz="4" w:space="0" w:color="auto"/>
              <w:right w:val="single" w:sz="4" w:space="0" w:color="auto"/>
            </w:tcBorders>
            <w:vAlign w:val="center"/>
            <w:hideMark/>
          </w:tcPr>
          <w:p w14:paraId="44B505F8" w14:textId="77777777" w:rsidR="00BC1FE2" w:rsidRPr="00050EB8" w:rsidRDefault="00BC1FE2" w:rsidP="00BC1FE2">
            <w:pPr>
              <w:keepNext/>
              <w:keepLines/>
              <w:spacing w:after="0"/>
              <w:jc w:val="center"/>
              <w:rPr>
                <w:rFonts w:ascii="Arial" w:hAnsi="Arial"/>
                <w:color w:val="000000"/>
                <w:sz w:val="18"/>
              </w:rPr>
            </w:pPr>
            <w:r>
              <w:rPr>
                <w:rFonts w:ascii="Arial" w:hAnsi="Arial"/>
                <w:color w:val="000000"/>
                <w:sz w:val="18"/>
              </w:rPr>
              <w:t>n1</w:t>
            </w:r>
          </w:p>
        </w:tc>
        <w:tc>
          <w:tcPr>
            <w:tcW w:w="1212" w:type="dxa"/>
            <w:tcBorders>
              <w:top w:val="single" w:sz="4" w:space="0" w:color="auto"/>
              <w:left w:val="single" w:sz="4" w:space="0" w:color="auto"/>
              <w:bottom w:val="single" w:sz="4" w:space="0" w:color="auto"/>
              <w:right w:val="single" w:sz="4" w:space="0" w:color="auto"/>
            </w:tcBorders>
            <w:hideMark/>
          </w:tcPr>
          <w:p w14:paraId="6FB2C725" w14:textId="77777777" w:rsidR="00BC1FE2" w:rsidRPr="00050EB8" w:rsidRDefault="00BC1FE2" w:rsidP="00BC1FE2">
            <w:pPr>
              <w:keepNext/>
              <w:keepLines/>
              <w:spacing w:after="0"/>
              <w:jc w:val="right"/>
              <w:rPr>
                <w:rFonts w:ascii="Arial" w:hAnsi="Arial" w:cs="Arial"/>
                <w:color w:val="000000"/>
                <w:sz w:val="18"/>
                <w:lang w:eastAsia="zh-CN"/>
              </w:rPr>
            </w:pPr>
            <w:r>
              <w:rPr>
                <w:rFonts w:ascii="Arial" w:hAnsi="Arial" w:cs="Arial"/>
                <w:sz w:val="18"/>
                <w:lang w:val="en-US" w:eastAsia="zh-CN"/>
              </w:rPr>
              <w:t>1920 MHz</w:t>
            </w:r>
          </w:p>
        </w:tc>
        <w:tc>
          <w:tcPr>
            <w:tcW w:w="317" w:type="dxa"/>
            <w:tcBorders>
              <w:top w:val="single" w:sz="4" w:space="0" w:color="auto"/>
              <w:left w:val="single" w:sz="4" w:space="0" w:color="auto"/>
              <w:bottom w:val="single" w:sz="4" w:space="0" w:color="auto"/>
              <w:right w:val="single" w:sz="4" w:space="0" w:color="auto"/>
            </w:tcBorders>
            <w:hideMark/>
          </w:tcPr>
          <w:p w14:paraId="388EBE4B" w14:textId="77777777" w:rsidR="00BC1FE2" w:rsidRDefault="00BC1FE2" w:rsidP="00BC1FE2">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572713CB" w14:textId="77777777" w:rsidR="00BC1FE2" w:rsidRPr="00050EB8" w:rsidRDefault="00BC1FE2" w:rsidP="00BC1FE2">
            <w:pPr>
              <w:keepNext/>
              <w:keepLines/>
              <w:spacing w:after="0"/>
              <w:rPr>
                <w:rFonts w:ascii="Arial" w:hAnsi="Arial" w:cs="Arial"/>
                <w:color w:val="000000"/>
                <w:sz w:val="18"/>
                <w:lang w:eastAsia="zh-CN"/>
              </w:rPr>
            </w:pPr>
            <w:r>
              <w:rPr>
                <w:rFonts w:ascii="Arial" w:hAnsi="Arial" w:cs="Arial"/>
                <w:sz w:val="18"/>
                <w:lang w:val="en-US" w:eastAsia="zh-CN"/>
              </w:rPr>
              <w:t>1980 MHz</w:t>
            </w:r>
          </w:p>
        </w:tc>
        <w:tc>
          <w:tcPr>
            <w:tcW w:w="1210" w:type="dxa"/>
            <w:tcBorders>
              <w:top w:val="single" w:sz="4" w:space="0" w:color="auto"/>
              <w:left w:val="single" w:sz="4" w:space="0" w:color="auto"/>
              <w:bottom w:val="single" w:sz="4" w:space="0" w:color="auto"/>
              <w:right w:val="single" w:sz="4" w:space="0" w:color="auto"/>
            </w:tcBorders>
            <w:hideMark/>
          </w:tcPr>
          <w:p w14:paraId="112F36B4" w14:textId="77777777" w:rsidR="00BC1FE2" w:rsidRPr="00050EB8" w:rsidRDefault="00BC1FE2" w:rsidP="00BC1FE2">
            <w:pPr>
              <w:keepNext/>
              <w:keepLines/>
              <w:spacing w:after="0"/>
              <w:jc w:val="right"/>
              <w:rPr>
                <w:rFonts w:ascii="Arial" w:hAnsi="Arial" w:cs="Arial"/>
                <w:color w:val="000000"/>
                <w:sz w:val="18"/>
                <w:lang w:eastAsia="zh-CN"/>
              </w:rPr>
            </w:pPr>
            <w:r>
              <w:rPr>
                <w:rFonts w:ascii="Arial" w:hAnsi="Arial" w:cs="Arial"/>
                <w:sz w:val="18"/>
                <w:lang w:val="en-US"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14:paraId="5B5256B4" w14:textId="77777777" w:rsidR="00BC1FE2" w:rsidRDefault="00BC1FE2" w:rsidP="00BC1FE2">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00D523E4" w14:textId="77777777" w:rsidR="00BC1FE2" w:rsidRPr="00050EB8" w:rsidRDefault="00BC1FE2" w:rsidP="00BC1FE2">
            <w:pPr>
              <w:keepNext/>
              <w:keepLines/>
              <w:spacing w:after="0"/>
              <w:rPr>
                <w:rFonts w:ascii="Arial" w:hAnsi="Arial" w:cs="Arial"/>
                <w:color w:val="000000"/>
                <w:sz w:val="18"/>
                <w:lang w:eastAsia="zh-CN"/>
              </w:rPr>
            </w:pPr>
            <w:r>
              <w:rPr>
                <w:rFonts w:ascii="Arial" w:hAnsi="Arial" w:cs="Arial"/>
                <w:sz w:val="18"/>
                <w:lang w:val="en-US" w:eastAsia="zh-CN"/>
              </w:rPr>
              <w:t>2170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0BCE95E8" w14:textId="77777777" w:rsidR="00BC1FE2" w:rsidRPr="00050EB8" w:rsidRDefault="00BC1FE2" w:rsidP="00BC1FE2">
            <w:pPr>
              <w:keepNext/>
              <w:keepLines/>
              <w:spacing w:after="0"/>
              <w:jc w:val="center"/>
              <w:rPr>
                <w:rFonts w:ascii="Arial" w:hAnsi="Arial"/>
                <w:color w:val="000000"/>
                <w:sz w:val="18"/>
                <w:lang w:eastAsia="zh-CN"/>
              </w:rPr>
            </w:pPr>
            <w:r>
              <w:rPr>
                <w:rFonts w:ascii="Arial" w:hAnsi="Arial" w:cs="Arial"/>
                <w:sz w:val="18"/>
                <w:lang w:eastAsia="ja-JP"/>
              </w:rPr>
              <w:t>FDD</w:t>
            </w:r>
          </w:p>
        </w:tc>
      </w:tr>
      <w:tr w:rsidR="00BC1FE2" w14:paraId="17AA6E02" w14:textId="77777777" w:rsidTr="00BC1FE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A7B7BD" w14:textId="77777777" w:rsidR="00BC1FE2" w:rsidRPr="00050EB8" w:rsidRDefault="00BC1FE2" w:rsidP="00BC1FE2">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4940D3E5" w14:textId="77777777" w:rsidR="00BC1FE2" w:rsidRPr="00050EB8" w:rsidRDefault="00BC1FE2" w:rsidP="00BC1FE2">
            <w:pPr>
              <w:keepNext/>
              <w:keepLines/>
              <w:spacing w:after="0"/>
              <w:jc w:val="center"/>
              <w:rPr>
                <w:rFonts w:ascii="Arial" w:hAnsi="Arial"/>
                <w:color w:val="000000"/>
                <w:sz w:val="18"/>
              </w:rPr>
            </w:pPr>
            <w:r>
              <w:rPr>
                <w:rFonts w:ascii="Arial" w:hAnsi="Arial"/>
                <w:color w:val="000000"/>
                <w:sz w:val="18"/>
              </w:rPr>
              <w:t>n7</w:t>
            </w:r>
          </w:p>
        </w:tc>
        <w:tc>
          <w:tcPr>
            <w:tcW w:w="1212" w:type="dxa"/>
            <w:tcBorders>
              <w:top w:val="single" w:sz="4" w:space="0" w:color="auto"/>
              <w:left w:val="single" w:sz="4" w:space="0" w:color="auto"/>
              <w:bottom w:val="single" w:sz="4" w:space="0" w:color="auto"/>
              <w:right w:val="single" w:sz="4" w:space="0" w:color="auto"/>
            </w:tcBorders>
          </w:tcPr>
          <w:p w14:paraId="570DCE95" w14:textId="77777777" w:rsidR="00BC1FE2" w:rsidRPr="00050EB8" w:rsidRDefault="00BC1FE2" w:rsidP="00BC1FE2">
            <w:pPr>
              <w:keepNext/>
              <w:keepLines/>
              <w:spacing w:after="0"/>
              <w:jc w:val="right"/>
              <w:rPr>
                <w:rFonts w:ascii="Arial" w:hAnsi="Arial" w:cs="Arial"/>
                <w:color w:val="000000"/>
                <w:sz w:val="18"/>
                <w:lang w:eastAsia="zh-CN"/>
              </w:rPr>
            </w:pPr>
            <w:r>
              <w:rPr>
                <w:rFonts w:ascii="Arial" w:hAnsi="Arial" w:cs="Arial"/>
                <w:sz w:val="18"/>
                <w:lang w:val="en-US" w:eastAsia="zh-CN"/>
              </w:rPr>
              <w:t>2500 MHz</w:t>
            </w:r>
          </w:p>
        </w:tc>
        <w:tc>
          <w:tcPr>
            <w:tcW w:w="317" w:type="dxa"/>
            <w:tcBorders>
              <w:top w:val="single" w:sz="4" w:space="0" w:color="auto"/>
              <w:left w:val="single" w:sz="4" w:space="0" w:color="auto"/>
              <w:bottom w:val="single" w:sz="4" w:space="0" w:color="auto"/>
              <w:right w:val="single" w:sz="4" w:space="0" w:color="auto"/>
            </w:tcBorders>
          </w:tcPr>
          <w:p w14:paraId="47BB1487" w14:textId="77777777" w:rsidR="00BC1FE2" w:rsidRDefault="00BC1FE2" w:rsidP="00BC1FE2">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tcPr>
          <w:p w14:paraId="6F0F562F" w14:textId="77777777" w:rsidR="00BC1FE2" w:rsidRPr="00050EB8" w:rsidRDefault="00BC1FE2" w:rsidP="00BC1FE2">
            <w:pPr>
              <w:keepNext/>
              <w:keepLines/>
              <w:spacing w:after="0"/>
              <w:rPr>
                <w:rFonts w:ascii="Arial" w:hAnsi="Arial" w:cs="Arial"/>
                <w:color w:val="000000"/>
                <w:sz w:val="18"/>
                <w:lang w:eastAsia="zh-CN"/>
              </w:rPr>
            </w:pPr>
            <w:r>
              <w:rPr>
                <w:rFonts w:ascii="Arial" w:hAnsi="Arial" w:cs="Arial"/>
                <w:sz w:val="18"/>
                <w:lang w:val="en-US" w:eastAsia="zh-CN"/>
              </w:rPr>
              <w:t>2570 MHz</w:t>
            </w:r>
          </w:p>
        </w:tc>
        <w:tc>
          <w:tcPr>
            <w:tcW w:w="1210" w:type="dxa"/>
            <w:tcBorders>
              <w:top w:val="single" w:sz="4" w:space="0" w:color="auto"/>
              <w:left w:val="single" w:sz="4" w:space="0" w:color="auto"/>
              <w:bottom w:val="single" w:sz="4" w:space="0" w:color="auto"/>
              <w:right w:val="single" w:sz="4" w:space="0" w:color="auto"/>
            </w:tcBorders>
          </w:tcPr>
          <w:p w14:paraId="3A6A2C6E" w14:textId="77777777" w:rsidR="00BC1FE2" w:rsidRPr="00050EB8" w:rsidRDefault="00BC1FE2" w:rsidP="00BC1FE2">
            <w:pPr>
              <w:keepNext/>
              <w:keepLines/>
              <w:spacing w:after="0"/>
              <w:jc w:val="right"/>
              <w:rPr>
                <w:rFonts w:ascii="Arial" w:hAnsi="Arial" w:cs="Arial"/>
                <w:color w:val="000000"/>
                <w:sz w:val="18"/>
                <w:lang w:eastAsia="zh-CN"/>
              </w:rPr>
            </w:pPr>
            <w:r>
              <w:rPr>
                <w:rFonts w:ascii="Arial" w:hAnsi="Arial" w:cs="Arial"/>
                <w:sz w:val="18"/>
                <w:lang w:val="en-US" w:eastAsia="zh-CN"/>
              </w:rPr>
              <w:t>2620 MHz</w:t>
            </w:r>
          </w:p>
        </w:tc>
        <w:tc>
          <w:tcPr>
            <w:tcW w:w="317" w:type="dxa"/>
            <w:tcBorders>
              <w:top w:val="single" w:sz="4" w:space="0" w:color="auto"/>
              <w:left w:val="single" w:sz="4" w:space="0" w:color="auto"/>
              <w:bottom w:val="single" w:sz="4" w:space="0" w:color="auto"/>
              <w:right w:val="single" w:sz="4" w:space="0" w:color="auto"/>
            </w:tcBorders>
          </w:tcPr>
          <w:p w14:paraId="16374C68" w14:textId="77777777" w:rsidR="00BC1FE2" w:rsidRDefault="00BC1FE2" w:rsidP="00BC1FE2">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627B0074" w14:textId="77777777" w:rsidR="00BC1FE2" w:rsidRPr="00050EB8" w:rsidRDefault="00BC1FE2" w:rsidP="00BC1FE2">
            <w:pPr>
              <w:keepNext/>
              <w:keepLines/>
              <w:spacing w:after="0"/>
              <w:rPr>
                <w:rFonts w:ascii="Arial" w:hAnsi="Arial" w:cs="Arial"/>
                <w:color w:val="000000"/>
                <w:sz w:val="18"/>
                <w:lang w:eastAsia="zh-CN"/>
              </w:rPr>
            </w:pPr>
            <w:r>
              <w:rPr>
                <w:rFonts w:ascii="Arial" w:hAnsi="Arial" w:cs="Arial"/>
                <w:sz w:val="18"/>
                <w:lang w:val="en-US" w:eastAsia="zh-CN"/>
              </w:rPr>
              <w:t>2690 MHz</w:t>
            </w:r>
          </w:p>
        </w:tc>
        <w:tc>
          <w:tcPr>
            <w:tcW w:w="850" w:type="dxa"/>
            <w:tcBorders>
              <w:top w:val="single" w:sz="4" w:space="0" w:color="auto"/>
              <w:left w:val="single" w:sz="4" w:space="0" w:color="auto"/>
              <w:bottom w:val="single" w:sz="4" w:space="0" w:color="auto"/>
              <w:right w:val="single" w:sz="4" w:space="0" w:color="auto"/>
            </w:tcBorders>
            <w:vAlign w:val="center"/>
          </w:tcPr>
          <w:p w14:paraId="23CD57B5" w14:textId="77777777" w:rsidR="00BC1FE2" w:rsidRPr="00050EB8" w:rsidRDefault="00BC1FE2" w:rsidP="00BC1FE2">
            <w:pPr>
              <w:keepNext/>
              <w:keepLines/>
              <w:spacing w:after="0"/>
              <w:jc w:val="center"/>
              <w:rPr>
                <w:rFonts w:ascii="Arial" w:hAnsi="Arial"/>
                <w:color w:val="000000"/>
                <w:sz w:val="18"/>
                <w:lang w:eastAsia="zh-CN"/>
              </w:rPr>
            </w:pPr>
            <w:r>
              <w:rPr>
                <w:rFonts w:ascii="Arial" w:hAnsi="Arial" w:cs="Arial"/>
                <w:sz w:val="18"/>
                <w:lang w:eastAsia="ja-JP"/>
              </w:rPr>
              <w:t>FDD</w:t>
            </w:r>
          </w:p>
        </w:tc>
      </w:tr>
      <w:tr w:rsidR="00BC1FE2" w14:paraId="5A7C7143" w14:textId="77777777" w:rsidTr="00BC1FE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4AFF7F" w14:textId="77777777" w:rsidR="00BC1FE2" w:rsidRPr="00050EB8" w:rsidRDefault="00BC1FE2" w:rsidP="00BC1FE2">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8386A86" w14:textId="77777777" w:rsidR="00BC1FE2" w:rsidRPr="00050EB8" w:rsidRDefault="00BC1FE2" w:rsidP="00BC1FE2">
            <w:pPr>
              <w:keepNext/>
              <w:keepLines/>
              <w:spacing w:after="0"/>
              <w:jc w:val="center"/>
              <w:rPr>
                <w:rFonts w:ascii="Arial" w:hAnsi="Arial"/>
                <w:color w:val="000000"/>
                <w:sz w:val="18"/>
                <w:lang w:eastAsia="zh-CN"/>
              </w:rPr>
            </w:pPr>
            <w:r>
              <w:rPr>
                <w:rFonts w:ascii="Arial" w:eastAsia="宋体" w:hAnsi="Arial"/>
                <w:color w:val="000000"/>
                <w:sz w:val="18"/>
                <w:lang w:eastAsia="zh-CN"/>
              </w:rPr>
              <w:t>n38</w:t>
            </w:r>
          </w:p>
        </w:tc>
        <w:tc>
          <w:tcPr>
            <w:tcW w:w="1212" w:type="dxa"/>
            <w:tcBorders>
              <w:top w:val="single" w:sz="4" w:space="0" w:color="auto"/>
              <w:left w:val="single" w:sz="4" w:space="0" w:color="auto"/>
              <w:bottom w:val="single" w:sz="4" w:space="0" w:color="auto"/>
              <w:right w:val="single" w:sz="4" w:space="0" w:color="auto"/>
            </w:tcBorders>
            <w:vAlign w:val="center"/>
            <w:hideMark/>
          </w:tcPr>
          <w:p w14:paraId="075B8A26" w14:textId="77777777" w:rsidR="00BC1FE2" w:rsidRPr="00050EB8" w:rsidRDefault="00BC1FE2" w:rsidP="00BC1FE2">
            <w:pPr>
              <w:keepNext/>
              <w:keepLines/>
              <w:spacing w:after="0"/>
              <w:jc w:val="right"/>
              <w:rPr>
                <w:rFonts w:ascii="Arial" w:hAnsi="Arial" w:cs="Arial"/>
                <w:color w:val="000000"/>
                <w:sz w:val="18"/>
                <w:lang w:eastAsia="zh-CN"/>
              </w:rPr>
            </w:pPr>
            <w:r w:rsidRPr="004B5957">
              <w:rPr>
                <w:rFonts w:ascii="Arial" w:eastAsia="宋体" w:hAnsi="Arial" w:cs="Arial"/>
                <w:sz w:val="18"/>
                <w:lang w:eastAsia="zh-CN"/>
              </w:rPr>
              <w:t>2570MHz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5DCF9225" w14:textId="77777777" w:rsidR="00BC1FE2" w:rsidRDefault="00BC1FE2" w:rsidP="00BC1FE2">
            <w:pPr>
              <w:keepNext/>
              <w:keepLines/>
              <w:spacing w:after="0"/>
              <w:jc w:val="center"/>
              <w:rPr>
                <w:rFonts w:ascii="Arial" w:hAnsi="Arial" w:cs="Arial"/>
                <w:color w:val="000000"/>
                <w:sz w:val="18"/>
              </w:rPr>
            </w:pPr>
            <w:r w:rsidRPr="004B5957">
              <w:rPr>
                <w:rFonts w:ascii="Arial" w:eastAsia="宋体" w:hAnsi="Arial" w:cs="Arial"/>
                <w:sz w:val="18"/>
                <w:lang w:val="en-US" w:eastAsia="zh-CN"/>
              </w:rPr>
              <w:t xml:space="preserve"> </w:t>
            </w:r>
          </w:p>
        </w:tc>
        <w:tc>
          <w:tcPr>
            <w:tcW w:w="1200" w:type="dxa"/>
            <w:tcBorders>
              <w:top w:val="single" w:sz="4" w:space="0" w:color="auto"/>
              <w:left w:val="single" w:sz="4" w:space="0" w:color="auto"/>
              <w:bottom w:val="single" w:sz="4" w:space="0" w:color="auto"/>
              <w:right w:val="single" w:sz="4" w:space="0" w:color="auto"/>
            </w:tcBorders>
            <w:vAlign w:val="center"/>
            <w:hideMark/>
          </w:tcPr>
          <w:p w14:paraId="7F267413" w14:textId="77777777" w:rsidR="00BC1FE2" w:rsidRPr="00050EB8" w:rsidRDefault="00BC1FE2" w:rsidP="00BC1FE2">
            <w:pPr>
              <w:keepNext/>
              <w:keepLines/>
              <w:spacing w:after="0"/>
              <w:rPr>
                <w:rFonts w:ascii="Arial" w:hAnsi="Arial" w:cs="Arial"/>
                <w:color w:val="000000"/>
                <w:sz w:val="18"/>
                <w:lang w:eastAsia="zh-CN"/>
              </w:rPr>
            </w:pPr>
            <w:r w:rsidRPr="004B5957">
              <w:rPr>
                <w:rFonts w:ascii="Arial" w:eastAsia="宋体" w:hAnsi="Arial" w:cs="Arial"/>
                <w:sz w:val="18"/>
                <w:lang w:eastAsia="zh-CN"/>
              </w:rPr>
              <w:t>2620MHz</w:t>
            </w:r>
          </w:p>
        </w:tc>
        <w:tc>
          <w:tcPr>
            <w:tcW w:w="1210" w:type="dxa"/>
            <w:tcBorders>
              <w:top w:val="single" w:sz="4" w:space="0" w:color="auto"/>
              <w:left w:val="single" w:sz="4" w:space="0" w:color="auto"/>
              <w:bottom w:val="single" w:sz="4" w:space="0" w:color="auto"/>
              <w:right w:val="single" w:sz="4" w:space="0" w:color="auto"/>
            </w:tcBorders>
            <w:vAlign w:val="center"/>
            <w:hideMark/>
          </w:tcPr>
          <w:p w14:paraId="013FE68E" w14:textId="77777777" w:rsidR="00BC1FE2" w:rsidRPr="00050EB8" w:rsidRDefault="00BC1FE2" w:rsidP="00BC1FE2">
            <w:pPr>
              <w:keepNext/>
              <w:keepLines/>
              <w:spacing w:after="0"/>
              <w:jc w:val="right"/>
              <w:rPr>
                <w:rFonts w:ascii="Arial" w:hAnsi="Arial" w:cs="Arial"/>
                <w:color w:val="000000"/>
                <w:sz w:val="18"/>
                <w:lang w:eastAsia="zh-CN"/>
              </w:rPr>
            </w:pPr>
            <w:r w:rsidRPr="004B5957">
              <w:rPr>
                <w:rFonts w:ascii="Arial" w:eastAsia="宋体" w:hAnsi="Arial" w:cs="Arial"/>
                <w:sz w:val="18"/>
                <w:lang w:eastAsia="zh-CN"/>
              </w:rPr>
              <w:t>2570MHz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0B7C8D90" w14:textId="77777777" w:rsidR="00BC1FE2" w:rsidRDefault="00BC1FE2" w:rsidP="00BC1FE2">
            <w:pPr>
              <w:keepNext/>
              <w:keepLines/>
              <w:spacing w:after="0"/>
              <w:jc w:val="center"/>
              <w:rPr>
                <w:rFonts w:ascii="Arial" w:hAnsi="Arial" w:cs="Arial"/>
                <w:color w:val="000000"/>
                <w:sz w:val="18"/>
              </w:rPr>
            </w:pPr>
            <w:r w:rsidRPr="004B5957">
              <w:rPr>
                <w:rFonts w:ascii="Arial" w:eastAsia="宋体" w:hAnsi="Arial" w:cs="Arial"/>
                <w:sz w:val="18"/>
                <w:lang w:val="en-US" w:eastAsia="zh-CN"/>
              </w:rPr>
              <w:t xml:space="preserve"> </w:t>
            </w:r>
          </w:p>
        </w:tc>
        <w:tc>
          <w:tcPr>
            <w:tcW w:w="1401" w:type="dxa"/>
            <w:tcBorders>
              <w:top w:val="single" w:sz="4" w:space="0" w:color="auto"/>
              <w:left w:val="single" w:sz="4" w:space="0" w:color="auto"/>
              <w:bottom w:val="single" w:sz="4" w:space="0" w:color="auto"/>
              <w:right w:val="single" w:sz="4" w:space="0" w:color="auto"/>
            </w:tcBorders>
            <w:vAlign w:val="center"/>
            <w:hideMark/>
          </w:tcPr>
          <w:p w14:paraId="444F74BA" w14:textId="77777777" w:rsidR="00BC1FE2" w:rsidRPr="00050EB8" w:rsidRDefault="00BC1FE2" w:rsidP="00BC1FE2">
            <w:pPr>
              <w:keepNext/>
              <w:keepLines/>
              <w:spacing w:after="0"/>
              <w:rPr>
                <w:rFonts w:ascii="Arial" w:hAnsi="Arial" w:cs="Arial"/>
                <w:color w:val="000000"/>
                <w:sz w:val="18"/>
                <w:lang w:eastAsia="zh-CN"/>
              </w:rPr>
            </w:pPr>
            <w:r w:rsidRPr="004B5957">
              <w:rPr>
                <w:rFonts w:ascii="Arial" w:eastAsia="宋体" w:hAnsi="Arial" w:cs="Arial"/>
                <w:sz w:val="18"/>
                <w:lang w:eastAsia="zh-CN"/>
              </w:rPr>
              <w:t>2620MHz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373DD761" w14:textId="77777777" w:rsidR="00BC1FE2" w:rsidRPr="00050EB8" w:rsidRDefault="00BC1FE2" w:rsidP="00BC1FE2">
            <w:pPr>
              <w:keepNext/>
              <w:keepLines/>
              <w:spacing w:after="0"/>
              <w:jc w:val="center"/>
              <w:rPr>
                <w:rFonts w:ascii="Arial" w:hAnsi="Arial" w:cs="Arial"/>
                <w:color w:val="000000"/>
                <w:sz w:val="18"/>
                <w:szCs w:val="18"/>
                <w:lang w:eastAsia="zh-CN"/>
              </w:rPr>
            </w:pPr>
            <w:r>
              <w:rPr>
                <w:rFonts w:ascii="Arial" w:hAnsi="Arial" w:cs="Arial"/>
                <w:sz w:val="18"/>
                <w:lang w:eastAsia="ja-JP"/>
              </w:rPr>
              <w:t>TDD</w:t>
            </w:r>
          </w:p>
        </w:tc>
      </w:tr>
    </w:tbl>
    <w:p w14:paraId="73120D0D" w14:textId="77777777" w:rsidR="00BC1FE2" w:rsidRDefault="00BC1FE2" w:rsidP="00BC1FE2">
      <w:pPr>
        <w:rPr>
          <w:lang w:eastAsia="ko-KR"/>
        </w:rPr>
      </w:pPr>
    </w:p>
    <w:p w14:paraId="168B9347" w14:textId="53C9D575" w:rsidR="00BC1FE2" w:rsidRDefault="00BC1FE2" w:rsidP="00BC1FE2">
      <w:pPr>
        <w:pStyle w:val="41"/>
      </w:pPr>
      <w:bookmarkStart w:id="282" w:name="_Toc136288277"/>
      <w:r>
        <w:rPr>
          <w:rFonts w:hint="eastAsia"/>
        </w:rPr>
        <w:t>5.24.</w:t>
      </w:r>
      <w:r>
        <w:t>1.2</w:t>
      </w:r>
      <w:r>
        <w:tab/>
        <w:t xml:space="preserve">Channel bandwidths per operating band for </w:t>
      </w:r>
      <w:r>
        <w:rPr>
          <w:rFonts w:hint="eastAsia"/>
        </w:rPr>
        <w:t>CA</w:t>
      </w:r>
      <w:bookmarkEnd w:id="282"/>
    </w:p>
    <w:p w14:paraId="039DBF79" w14:textId="30F0E9B4" w:rsidR="00BC1FE2" w:rsidRDefault="00BC1FE2" w:rsidP="00BC1FE2">
      <w:pPr>
        <w:pStyle w:val="TH"/>
        <w:rPr>
          <w:rFonts w:cs="Arial"/>
        </w:rPr>
      </w:pPr>
      <w:r>
        <w:rPr>
          <w:rFonts w:cs="Arial"/>
        </w:rPr>
        <w:t>Table 5.24.1.2-1: Supported bandwidths per CA band combination of band n1+n7+n38</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BC1FE2" w14:paraId="37F7AF75" w14:textId="77777777" w:rsidTr="00BC1FE2">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55C72CAB" w14:textId="77777777" w:rsidR="00BC1FE2" w:rsidRDefault="00BC1FE2" w:rsidP="00BC1FE2">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5509804D" w14:textId="77777777" w:rsidR="00BC1FE2" w:rsidRDefault="00BC1FE2" w:rsidP="00BC1FE2">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688BDE31" w14:textId="77777777" w:rsidR="00BC1FE2" w:rsidRDefault="00BC1FE2" w:rsidP="00BC1FE2">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8D7DDEF" w14:textId="77777777" w:rsidR="00BC1FE2" w:rsidRDefault="00BC1FE2" w:rsidP="00BC1FE2">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6C69F562" w14:textId="77777777" w:rsidR="00BC1FE2" w:rsidRDefault="00BC1FE2" w:rsidP="00BC1FE2">
            <w:pPr>
              <w:pStyle w:val="TAH"/>
              <w:overflowPunct w:val="0"/>
              <w:autoSpaceDE w:val="0"/>
              <w:autoSpaceDN w:val="0"/>
              <w:adjustRightInd w:val="0"/>
              <w:rPr>
                <w:lang w:eastAsia="zh-CN"/>
              </w:rPr>
            </w:pPr>
            <w:r>
              <w:t>Bandwidth combination set</w:t>
            </w:r>
          </w:p>
        </w:tc>
      </w:tr>
      <w:tr w:rsidR="00BC1FE2" w14:paraId="06A16C7E" w14:textId="77777777" w:rsidTr="00BC1FE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12E2E9" w14:textId="77777777" w:rsidR="00BC1FE2" w:rsidRDefault="00BC1FE2" w:rsidP="00BC1FE2">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w:t>
            </w:r>
            <w:r>
              <w:rPr>
                <w:lang w:eastAsia="zh-CN"/>
              </w:rPr>
              <w:t>1</w:t>
            </w:r>
            <w:r>
              <w:rPr>
                <w:lang w:val="sv-SE"/>
              </w:rPr>
              <w:t>A-</w:t>
            </w:r>
            <w:r>
              <w:rPr>
                <w:rFonts w:hint="eastAsia"/>
                <w:lang w:eastAsia="zh-CN"/>
              </w:rPr>
              <w:t>n</w:t>
            </w:r>
            <w:r>
              <w:rPr>
                <w:lang w:eastAsia="zh-CN"/>
              </w:rPr>
              <w:t>7</w:t>
            </w:r>
            <w:r>
              <w:rPr>
                <w:lang w:val="sv-SE"/>
              </w:rPr>
              <w:t>A</w:t>
            </w:r>
            <w:r>
              <w:rPr>
                <w:rFonts w:eastAsia="宋体" w:hint="eastAsia"/>
                <w:lang w:eastAsia="zh-CN"/>
              </w:rPr>
              <w:t>-n</w:t>
            </w:r>
            <w:r>
              <w:rPr>
                <w:rFonts w:eastAsia="宋体"/>
                <w:lang w:eastAsia="zh-CN"/>
              </w:rPr>
              <w:t>38</w:t>
            </w:r>
            <w:r>
              <w:rPr>
                <w:rFonts w:eastAsia="宋体" w:hint="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97E274" w14:textId="77777777" w:rsidR="00BC1FE2" w:rsidRDefault="00BC1FE2" w:rsidP="00BC1FE2">
            <w:pPr>
              <w:pStyle w:val="TAC"/>
              <w:overflowPunct w:val="0"/>
              <w:autoSpaceDE w:val="0"/>
              <w:autoSpaceDN w:val="0"/>
              <w:adjustRightInd w:val="0"/>
              <w:rPr>
                <w:rFonts w:eastAsia="宋体"/>
                <w:lang w:eastAsia="zh-CN"/>
              </w:rPr>
            </w:pPr>
            <w:r>
              <w:rPr>
                <w:lang w:eastAsia="zh-CN"/>
              </w:rPr>
              <w:t>-</w:t>
            </w:r>
          </w:p>
        </w:tc>
        <w:tc>
          <w:tcPr>
            <w:tcW w:w="730" w:type="dxa"/>
            <w:tcBorders>
              <w:left w:val="single" w:sz="4" w:space="0" w:color="auto"/>
              <w:right w:val="single" w:sz="4" w:space="0" w:color="auto"/>
            </w:tcBorders>
            <w:vAlign w:val="center"/>
          </w:tcPr>
          <w:p w14:paraId="04D765DE" w14:textId="77777777" w:rsidR="00BC1FE2" w:rsidRDefault="00BC1FE2" w:rsidP="00BC1FE2">
            <w:pPr>
              <w:pStyle w:val="TAC"/>
              <w:overflowPunct w:val="0"/>
              <w:autoSpaceDE w:val="0"/>
              <w:autoSpaceDN w:val="0"/>
              <w:adjustRightInd w:val="0"/>
              <w:rPr>
                <w:lang w:eastAsia="zh-CN"/>
              </w:rPr>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66BB470" w14:textId="77777777" w:rsidR="00BC1FE2" w:rsidRDefault="00BC1FE2" w:rsidP="00BC1FE2">
            <w:pPr>
              <w:pStyle w:val="TAC"/>
            </w:pPr>
            <w:r>
              <w:t xml:space="preserve">5, </w:t>
            </w:r>
            <w:r>
              <w:rPr>
                <w:rFonts w:hint="eastAsia"/>
              </w:rPr>
              <w:t>1</w:t>
            </w:r>
            <w:r>
              <w:t>0, 15, 20, 30, 40, 50</w:t>
            </w:r>
          </w:p>
        </w:tc>
        <w:tc>
          <w:tcPr>
            <w:tcW w:w="1360" w:type="dxa"/>
            <w:tcBorders>
              <w:left w:val="single" w:sz="4" w:space="0" w:color="auto"/>
              <w:bottom w:val="nil"/>
              <w:right w:val="single" w:sz="4" w:space="0" w:color="auto"/>
            </w:tcBorders>
            <w:shd w:val="clear" w:color="auto" w:fill="auto"/>
            <w:vAlign w:val="center"/>
          </w:tcPr>
          <w:p w14:paraId="7CF60EC4" w14:textId="77777777" w:rsidR="00BC1FE2" w:rsidRDefault="00BC1FE2" w:rsidP="00BC1FE2">
            <w:pPr>
              <w:pStyle w:val="TAC"/>
              <w:overflowPunct w:val="0"/>
              <w:autoSpaceDE w:val="0"/>
              <w:autoSpaceDN w:val="0"/>
              <w:adjustRightInd w:val="0"/>
              <w:rPr>
                <w:lang w:eastAsia="zh-CN"/>
              </w:rPr>
            </w:pPr>
            <w:r>
              <w:rPr>
                <w:rFonts w:hint="eastAsia"/>
                <w:lang w:eastAsia="zh-CN"/>
              </w:rPr>
              <w:t>0</w:t>
            </w:r>
          </w:p>
        </w:tc>
      </w:tr>
      <w:tr w:rsidR="00BC1FE2" w14:paraId="2FF74D6E" w14:textId="77777777" w:rsidTr="00BC1FE2">
        <w:trPr>
          <w:trHeight w:val="187"/>
        </w:trPr>
        <w:tc>
          <w:tcPr>
            <w:tcW w:w="1983" w:type="dxa"/>
            <w:tcBorders>
              <w:top w:val="nil"/>
              <w:left w:val="single" w:sz="4" w:space="0" w:color="auto"/>
              <w:bottom w:val="nil"/>
              <w:right w:val="single" w:sz="4" w:space="0" w:color="auto"/>
            </w:tcBorders>
            <w:shd w:val="clear" w:color="auto" w:fill="auto"/>
            <w:vAlign w:val="center"/>
          </w:tcPr>
          <w:p w14:paraId="79CBD7D7" w14:textId="77777777" w:rsidR="00BC1FE2" w:rsidRDefault="00BC1FE2" w:rsidP="00BC1FE2">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C244A8B" w14:textId="77777777" w:rsidR="00BC1FE2" w:rsidRDefault="00BC1FE2" w:rsidP="00BC1FE2">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374C7EA7" w14:textId="77777777" w:rsidR="00BC1FE2" w:rsidRDefault="00BC1FE2" w:rsidP="00BC1FE2">
            <w:pPr>
              <w:pStyle w:val="TAC"/>
              <w:overflowPunct w:val="0"/>
              <w:autoSpaceDE w:val="0"/>
              <w:autoSpaceDN w:val="0"/>
              <w:adjustRightInd w:val="0"/>
              <w:rPr>
                <w:lang w:eastAsia="zh-CN"/>
              </w:rPr>
            </w:pPr>
            <w:r>
              <w:rPr>
                <w:rFonts w:hint="eastAsia"/>
                <w:lang w:eastAsia="zh-CN"/>
              </w:rPr>
              <w:t>n</w:t>
            </w:r>
            <w:r>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CA3A370" w14:textId="77777777" w:rsidR="00BC1FE2" w:rsidRDefault="00BC1FE2" w:rsidP="00BC1FE2">
            <w:pPr>
              <w:pStyle w:val="TAC"/>
            </w:pPr>
            <w:r>
              <w:t xml:space="preserve">5, </w:t>
            </w:r>
            <w:r>
              <w:rPr>
                <w:rFonts w:hint="eastAsia"/>
              </w:rPr>
              <w:t>1</w:t>
            </w:r>
            <w:r>
              <w:t>0, 15, 20, 30, 40, 50</w:t>
            </w:r>
          </w:p>
        </w:tc>
        <w:tc>
          <w:tcPr>
            <w:tcW w:w="1360" w:type="dxa"/>
            <w:tcBorders>
              <w:top w:val="nil"/>
              <w:left w:val="single" w:sz="4" w:space="0" w:color="auto"/>
              <w:bottom w:val="nil"/>
              <w:right w:val="single" w:sz="4" w:space="0" w:color="auto"/>
            </w:tcBorders>
            <w:shd w:val="clear" w:color="auto" w:fill="auto"/>
            <w:vAlign w:val="center"/>
          </w:tcPr>
          <w:p w14:paraId="7CC1C033" w14:textId="77777777" w:rsidR="00BC1FE2" w:rsidRDefault="00BC1FE2" w:rsidP="00BC1FE2">
            <w:pPr>
              <w:pStyle w:val="TAC"/>
              <w:overflowPunct w:val="0"/>
              <w:autoSpaceDE w:val="0"/>
              <w:autoSpaceDN w:val="0"/>
              <w:adjustRightInd w:val="0"/>
              <w:rPr>
                <w:lang w:eastAsia="zh-CN"/>
              </w:rPr>
            </w:pPr>
          </w:p>
        </w:tc>
      </w:tr>
      <w:tr w:rsidR="00BC1FE2" w14:paraId="1E0BC85D" w14:textId="77777777" w:rsidTr="00BC1FE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6233D4" w14:textId="77777777" w:rsidR="00BC1FE2" w:rsidRDefault="00BC1FE2" w:rsidP="00BC1FE2">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6B0EB3" w14:textId="77777777" w:rsidR="00BC1FE2" w:rsidRDefault="00BC1FE2" w:rsidP="00BC1FE2">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551FDC31" w14:textId="77777777" w:rsidR="00BC1FE2" w:rsidRDefault="00BC1FE2" w:rsidP="00BC1FE2">
            <w:pPr>
              <w:pStyle w:val="TAC"/>
              <w:overflowPunct w:val="0"/>
              <w:autoSpaceDE w:val="0"/>
              <w:autoSpaceDN w:val="0"/>
              <w:adjustRightInd w:val="0"/>
              <w:rPr>
                <w:lang w:eastAsia="zh-CN"/>
              </w:rPr>
            </w:pPr>
            <w:r>
              <w:rPr>
                <w:rFonts w:hint="eastAsia"/>
                <w:lang w:eastAsia="zh-CN"/>
              </w:rPr>
              <w:t>n</w:t>
            </w:r>
            <w:r>
              <w:rPr>
                <w:lang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424F24AF" w14:textId="77777777" w:rsidR="00BC1FE2" w:rsidRPr="00C85666" w:rsidRDefault="00BC1FE2" w:rsidP="00BC1FE2">
            <w:pPr>
              <w:pStyle w:val="TAC"/>
              <w:rPr>
                <w:rFonts w:eastAsia="宋体"/>
                <w:lang w:eastAsia="zh-CN" w:bidi="ar"/>
              </w:rPr>
            </w:pPr>
            <w:r>
              <w:t xml:space="preserve">5, </w:t>
            </w:r>
            <w:r>
              <w:rPr>
                <w:rFonts w:hint="eastAsia"/>
              </w:rPr>
              <w:t>1</w:t>
            </w:r>
            <w:r>
              <w:t>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3F2217" w14:textId="77777777" w:rsidR="00BC1FE2" w:rsidRDefault="00BC1FE2" w:rsidP="00BC1FE2">
            <w:pPr>
              <w:pStyle w:val="TAC"/>
              <w:overflowPunct w:val="0"/>
              <w:autoSpaceDE w:val="0"/>
              <w:autoSpaceDN w:val="0"/>
              <w:adjustRightInd w:val="0"/>
              <w:rPr>
                <w:lang w:eastAsia="zh-CN"/>
              </w:rPr>
            </w:pPr>
          </w:p>
        </w:tc>
      </w:tr>
    </w:tbl>
    <w:p w14:paraId="451262F0" w14:textId="77777777" w:rsidR="00BC1FE2" w:rsidRDefault="00BC1FE2" w:rsidP="00BC1FE2">
      <w:pPr>
        <w:pStyle w:val="TH"/>
        <w:sectPr w:rsidR="00BC1FE2">
          <w:pgSz w:w="11906" w:h="16838"/>
          <w:pgMar w:top="567" w:right="1134" w:bottom="709" w:left="1134" w:header="720" w:footer="720" w:gutter="0"/>
          <w:cols w:space="720"/>
          <w:docGrid w:linePitch="272"/>
        </w:sectPr>
      </w:pPr>
    </w:p>
    <w:p w14:paraId="6D6A7224" w14:textId="1E95D207" w:rsidR="00BC1FE2" w:rsidRDefault="00BC1FE2" w:rsidP="00BC1FE2">
      <w:pPr>
        <w:pStyle w:val="41"/>
      </w:pPr>
      <w:bookmarkStart w:id="283" w:name="_Toc136288278"/>
      <w:r>
        <w:rPr>
          <w:rFonts w:hint="eastAsia"/>
        </w:rPr>
        <w:lastRenderedPageBreak/>
        <w:t>5.24.</w:t>
      </w:r>
      <w:r>
        <w:t>1</w:t>
      </w:r>
      <w:r>
        <w:rPr>
          <w:rFonts w:hint="eastAsia"/>
        </w:rPr>
        <w:t>.3</w:t>
      </w:r>
      <w:r>
        <w:tab/>
      </w:r>
      <w:r w:rsidRPr="000469EC">
        <w:t>∆T</w:t>
      </w:r>
      <w:r w:rsidRPr="000469EC">
        <w:rPr>
          <w:vertAlign w:val="subscript"/>
        </w:rPr>
        <w:t>IB</w:t>
      </w:r>
      <w:r w:rsidRPr="000469EC">
        <w:rPr>
          <w:rFonts w:hint="eastAsia"/>
          <w:vertAlign w:val="subscript"/>
        </w:rPr>
        <w:t>,c</w:t>
      </w:r>
      <w:r w:rsidRPr="000469EC">
        <w:t xml:space="preserve"> and ∆R</w:t>
      </w:r>
      <w:r w:rsidRPr="000469EC">
        <w:rPr>
          <w:vertAlign w:val="subscript"/>
        </w:rPr>
        <w:t>IB</w:t>
      </w:r>
      <w:r w:rsidRPr="000469EC">
        <w:rPr>
          <w:rFonts w:hint="eastAsia"/>
          <w:vertAlign w:val="subscript"/>
        </w:rPr>
        <w:t>,c</w:t>
      </w:r>
      <w:r w:rsidRPr="000469EC">
        <w:t xml:space="preserve"> values</w:t>
      </w:r>
      <w:bookmarkEnd w:id="283"/>
    </w:p>
    <w:p w14:paraId="27A9D0EE" w14:textId="77777777" w:rsidR="00BC1FE2" w:rsidRDefault="00BC1FE2" w:rsidP="00BC1FE2">
      <w:r>
        <w:t xml:space="preserve">For </w:t>
      </w:r>
      <w:r>
        <w:rPr>
          <w:lang w:eastAsia="zh-CN"/>
        </w:rPr>
        <w:t>CA_n1</w:t>
      </w:r>
      <w:r>
        <w:t>-n7</w:t>
      </w:r>
      <w:r>
        <w:rPr>
          <w:lang w:eastAsia="zh-CN"/>
        </w:rPr>
        <w:t>-</w:t>
      </w:r>
      <w:r>
        <w:rPr>
          <w:rFonts w:hint="eastAsia"/>
          <w:lang w:eastAsia="zh-CN"/>
        </w:rPr>
        <w:t>n</w:t>
      </w:r>
      <w:r>
        <w:rPr>
          <w:lang w:eastAsia="zh-CN"/>
        </w:rPr>
        <w:t>38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CA_n1-n7 and are given in the tables below.</w:t>
      </w:r>
    </w:p>
    <w:p w14:paraId="38C10C0F" w14:textId="7AE012C8" w:rsidR="00BC1FE2" w:rsidRDefault="00BC1FE2" w:rsidP="00BC1FE2">
      <w:pPr>
        <w:pStyle w:val="TH"/>
        <w:rPr>
          <w:rFonts w:cs="Arial"/>
        </w:rPr>
      </w:pPr>
      <w:r>
        <w:rPr>
          <w:rFonts w:cs="Arial"/>
        </w:rPr>
        <w:t xml:space="preserve">Table </w:t>
      </w:r>
      <w:r>
        <w:rPr>
          <w:rFonts w:cs="Arial" w:hint="eastAsia"/>
        </w:rPr>
        <w:t>5.24</w:t>
      </w:r>
      <w:r>
        <w:rPr>
          <w:rFonts w:cs="Arial"/>
        </w:rPr>
        <w:t>.1.3-1: ΔT</w:t>
      </w:r>
      <w:r w:rsidRPr="000469EC">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BC1FE2" w14:paraId="367B52CD" w14:textId="77777777" w:rsidTr="00BC1FE2">
        <w:trPr>
          <w:jc w:val="center"/>
        </w:trPr>
        <w:tc>
          <w:tcPr>
            <w:tcW w:w="2336" w:type="dxa"/>
            <w:vMerge w:val="restart"/>
            <w:tcBorders>
              <w:top w:val="single" w:sz="4" w:space="0" w:color="auto"/>
              <w:left w:val="single" w:sz="4" w:space="0" w:color="auto"/>
              <w:right w:val="single" w:sz="4" w:space="0" w:color="auto"/>
            </w:tcBorders>
          </w:tcPr>
          <w:p w14:paraId="60F86DDE" w14:textId="77777777" w:rsidR="00BC1FE2" w:rsidRDefault="00BC1FE2" w:rsidP="00BC1FE2">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59BD65C" w14:textId="77777777" w:rsidR="00BC1FE2" w:rsidRDefault="00BC1FE2" w:rsidP="00BC1FE2">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BC1FE2" w14:paraId="1C4302C7" w14:textId="77777777" w:rsidTr="00BC1FE2">
        <w:trPr>
          <w:jc w:val="center"/>
        </w:trPr>
        <w:tc>
          <w:tcPr>
            <w:tcW w:w="2336" w:type="dxa"/>
            <w:vMerge/>
            <w:tcBorders>
              <w:left w:val="single" w:sz="4" w:space="0" w:color="auto"/>
              <w:bottom w:val="single" w:sz="4" w:space="0" w:color="auto"/>
              <w:right w:val="single" w:sz="4" w:space="0" w:color="auto"/>
            </w:tcBorders>
          </w:tcPr>
          <w:p w14:paraId="342451F9" w14:textId="77777777" w:rsidR="00BC1FE2" w:rsidRDefault="00BC1FE2" w:rsidP="00BC1FE2">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0698C94" w14:textId="77777777" w:rsidR="00BC1FE2" w:rsidRDefault="00BC1FE2" w:rsidP="00BC1FE2">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BC1FE2" w14:paraId="6198EFD1" w14:textId="77777777" w:rsidTr="00BC1FE2">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1CE4D41" w14:textId="77777777" w:rsidR="00BC1FE2" w:rsidRDefault="00BC1FE2" w:rsidP="00BC1FE2">
            <w:pPr>
              <w:keepNext/>
              <w:keepLines/>
              <w:spacing w:after="0"/>
              <w:jc w:val="center"/>
              <w:rPr>
                <w:rFonts w:ascii="Arial" w:eastAsia="宋体"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n1</w:t>
            </w:r>
            <w:r>
              <w:rPr>
                <w:rFonts w:ascii="Arial" w:eastAsia="等线" w:hAnsi="Arial"/>
                <w:sz w:val="18"/>
                <w:lang w:val="sv-SE" w:eastAsia="ja-JP"/>
              </w:rPr>
              <w:t>-</w:t>
            </w:r>
            <w:r>
              <w:rPr>
                <w:rFonts w:ascii="Arial" w:eastAsia="等线" w:hAnsi="Arial"/>
                <w:sz w:val="18"/>
                <w:lang w:val="en-US" w:eastAsia="zh-CN"/>
              </w:rPr>
              <w:t>n7</w:t>
            </w:r>
            <w:r>
              <w:rPr>
                <w:rFonts w:ascii="Arial" w:eastAsia="等线" w:hAnsi="Arial"/>
                <w:sz w:val="18"/>
                <w:lang w:val="sv-SE" w:eastAsia="zh-CN"/>
              </w:rPr>
              <w:t>-n38</w:t>
            </w:r>
          </w:p>
        </w:tc>
        <w:tc>
          <w:tcPr>
            <w:tcW w:w="1968" w:type="dxa"/>
            <w:tcBorders>
              <w:top w:val="single" w:sz="4" w:space="0" w:color="auto"/>
              <w:left w:val="single" w:sz="4" w:space="0" w:color="auto"/>
              <w:bottom w:val="single" w:sz="4" w:space="0" w:color="auto"/>
              <w:right w:val="single" w:sz="4" w:space="0" w:color="auto"/>
            </w:tcBorders>
            <w:vAlign w:val="center"/>
          </w:tcPr>
          <w:p w14:paraId="7276A2F5" w14:textId="77777777" w:rsidR="00BC1FE2" w:rsidRDefault="00BC1FE2" w:rsidP="00BC1FE2">
            <w:pPr>
              <w:keepNext/>
              <w:keepLines/>
              <w:spacing w:after="0"/>
              <w:jc w:val="center"/>
              <w:rPr>
                <w:rFonts w:ascii="Arial" w:eastAsia="宋体" w:hAnsi="Arial"/>
                <w:sz w:val="18"/>
                <w:lang w:val="en-US" w:eastAsia="zh-CN"/>
              </w:rPr>
            </w:pPr>
            <w:r>
              <w:rPr>
                <w:rFonts w:ascii="Arial" w:eastAsia="等线"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C5683DE" w14:textId="77777777" w:rsidR="00BC1FE2" w:rsidRDefault="00BC1FE2" w:rsidP="00BC1FE2">
            <w:pPr>
              <w:keepNext/>
              <w:keepLines/>
              <w:spacing w:after="0"/>
              <w:jc w:val="center"/>
              <w:rPr>
                <w:rFonts w:ascii="Arial" w:eastAsia="宋体" w:hAnsi="Arial"/>
                <w:sz w:val="18"/>
                <w:lang w:val="en-US" w:eastAsia="zh-CN"/>
              </w:rPr>
            </w:pPr>
            <w:r>
              <w:rPr>
                <w:rFonts w:ascii="Arial" w:eastAsia="等线" w:hAnsi="Arial" w:cs="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E0DC706" w14:textId="77777777" w:rsidR="00BC1FE2" w:rsidRDefault="00BC1FE2" w:rsidP="00BC1FE2">
            <w:pPr>
              <w:keepNext/>
              <w:keepLines/>
              <w:spacing w:after="0"/>
              <w:jc w:val="center"/>
              <w:rPr>
                <w:rFonts w:ascii="Arial" w:eastAsia="宋体" w:hAnsi="Arial"/>
                <w:sz w:val="18"/>
                <w:lang w:val="en-US" w:eastAsia="zh-CN"/>
              </w:rPr>
            </w:pPr>
            <w:r>
              <w:rPr>
                <w:rFonts w:ascii="Arial" w:eastAsia="宋体" w:hAnsi="Arial" w:hint="eastAsia"/>
                <w:sz w:val="18"/>
                <w:lang w:val="en-US" w:eastAsia="zh-CN"/>
              </w:rPr>
              <w:t>0.</w:t>
            </w:r>
            <w:r>
              <w:rPr>
                <w:rFonts w:ascii="Arial" w:eastAsia="宋体" w:hAnsi="Arial"/>
                <w:sz w:val="18"/>
                <w:lang w:val="en-US" w:eastAsia="zh-CN"/>
              </w:rPr>
              <w:t>6</w:t>
            </w:r>
          </w:p>
        </w:tc>
      </w:tr>
      <w:tr w:rsidR="00BC1FE2" w14:paraId="72AFA117" w14:textId="77777777" w:rsidTr="00BC1FE2">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43351F6F" w14:textId="77777777" w:rsidR="00BC1FE2" w:rsidRPr="00901DE9" w:rsidRDefault="00BC1FE2" w:rsidP="00BC1FE2">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6803BE7D" w14:textId="77777777" w:rsidR="00BC1FE2" w:rsidRDefault="00BC1FE2" w:rsidP="00BC1FE2">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56C3EDD5" w14:textId="608FE4F7" w:rsidR="00BC1FE2" w:rsidRDefault="00BC1FE2" w:rsidP="00BC1FE2">
      <w:pPr>
        <w:pStyle w:val="TH"/>
      </w:pPr>
      <w:r>
        <w:rPr>
          <w:rFonts w:cs="Arial"/>
        </w:rPr>
        <w:t>Table 5.24.1.3-2: ΔR</w:t>
      </w:r>
      <w:r w:rsidRPr="000469EC">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BC1FE2" w:rsidRPr="00F92868" w14:paraId="762A6CBA" w14:textId="77777777" w:rsidTr="00BC1FE2">
        <w:trPr>
          <w:trHeight w:val="187"/>
          <w:jc w:val="center"/>
        </w:trPr>
        <w:tc>
          <w:tcPr>
            <w:tcW w:w="1594" w:type="dxa"/>
            <w:vMerge w:val="restart"/>
          </w:tcPr>
          <w:p w14:paraId="3587F599" w14:textId="77777777" w:rsidR="00BC1FE2" w:rsidRPr="00F92868" w:rsidRDefault="00BC1FE2" w:rsidP="00BC1FE2">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3BE5B3AB" w14:textId="77777777" w:rsidR="00BC1FE2" w:rsidRPr="00F92868" w:rsidRDefault="00BC1FE2" w:rsidP="00BC1FE2">
            <w:pPr>
              <w:keepNext/>
              <w:keepLines/>
              <w:spacing w:after="0"/>
              <w:jc w:val="center"/>
              <w:rPr>
                <w:rFonts w:ascii="Arial" w:eastAsia="等线" w:hAnsi="Arial"/>
                <w:b/>
                <w:sz w:val="18"/>
              </w:rPr>
            </w:pPr>
            <w:r w:rsidRPr="00901DE9">
              <w:rPr>
                <w:rFonts w:ascii="Arial" w:eastAsia="等线" w:hAnsi="Arial"/>
                <w:b/>
                <w:sz w:val="18"/>
              </w:rPr>
              <w:t>ΔR</w:t>
            </w:r>
            <w:r w:rsidRPr="00901DE9">
              <w:rPr>
                <w:rFonts w:ascii="Arial" w:eastAsia="等线" w:hAnsi="Arial"/>
                <w:b/>
                <w:sz w:val="18"/>
                <w:vertAlign w:val="subscript"/>
              </w:rPr>
              <w:t>IB,c</w:t>
            </w:r>
            <w:r w:rsidRPr="00901DE9">
              <w:rPr>
                <w:rFonts w:ascii="Arial" w:eastAsia="等线" w:hAnsi="Arial"/>
                <w:b/>
                <w:sz w:val="18"/>
              </w:rPr>
              <w:t xml:space="preserve"> for NR bands (dB)</w:t>
            </w:r>
            <w:r w:rsidRPr="00901DE9">
              <w:rPr>
                <w:rFonts w:ascii="Arial" w:eastAsia="等线" w:hAnsi="Arial"/>
                <w:b/>
                <w:sz w:val="18"/>
                <w:vertAlign w:val="superscript"/>
              </w:rPr>
              <w:t>9</w:t>
            </w:r>
          </w:p>
        </w:tc>
      </w:tr>
      <w:tr w:rsidR="00BC1FE2" w:rsidRPr="00F92868" w14:paraId="320759A9" w14:textId="77777777" w:rsidTr="00BC1FE2">
        <w:trPr>
          <w:trHeight w:val="187"/>
          <w:jc w:val="center"/>
        </w:trPr>
        <w:tc>
          <w:tcPr>
            <w:tcW w:w="1594" w:type="dxa"/>
            <w:vMerge/>
            <w:tcBorders>
              <w:bottom w:val="single" w:sz="4" w:space="0" w:color="auto"/>
            </w:tcBorders>
          </w:tcPr>
          <w:p w14:paraId="549A11F5" w14:textId="77777777" w:rsidR="00BC1FE2" w:rsidRPr="00F92868" w:rsidRDefault="00BC1FE2" w:rsidP="00BC1FE2">
            <w:pPr>
              <w:keepNext/>
              <w:keepLines/>
              <w:spacing w:after="0"/>
              <w:jc w:val="center"/>
              <w:rPr>
                <w:rFonts w:ascii="Arial" w:eastAsia="等线" w:hAnsi="Arial"/>
                <w:b/>
                <w:sz w:val="18"/>
              </w:rPr>
            </w:pPr>
          </w:p>
        </w:tc>
        <w:tc>
          <w:tcPr>
            <w:tcW w:w="5845" w:type="dxa"/>
            <w:gridSpan w:val="3"/>
            <w:vAlign w:val="center"/>
          </w:tcPr>
          <w:p w14:paraId="35AFBD8B" w14:textId="77777777" w:rsidR="00BC1FE2" w:rsidRPr="00F92868" w:rsidRDefault="00BC1FE2" w:rsidP="00BC1FE2">
            <w:pPr>
              <w:keepNext/>
              <w:keepLines/>
              <w:spacing w:after="0"/>
              <w:jc w:val="center"/>
              <w:rPr>
                <w:rFonts w:ascii="Arial" w:eastAsia="等线" w:hAnsi="Arial"/>
                <w:b/>
                <w:sz w:val="18"/>
              </w:rPr>
            </w:pPr>
            <w:r w:rsidRPr="00901DE9">
              <w:rPr>
                <w:rFonts w:ascii="Arial" w:eastAsia="等线" w:hAnsi="Arial"/>
                <w:b/>
                <w:sz w:val="18"/>
              </w:rPr>
              <w:t>Component band in order of bands in configuration</w:t>
            </w:r>
            <w:r w:rsidRPr="00901DE9">
              <w:rPr>
                <w:rFonts w:ascii="Arial" w:eastAsia="等线" w:hAnsi="Arial"/>
                <w:b/>
                <w:sz w:val="18"/>
                <w:vertAlign w:val="superscript"/>
              </w:rPr>
              <w:t>10</w:t>
            </w:r>
          </w:p>
        </w:tc>
      </w:tr>
      <w:tr w:rsidR="00BC1FE2" w:rsidRPr="00F92868" w14:paraId="092111E0" w14:textId="77777777" w:rsidTr="00BC1FE2">
        <w:trPr>
          <w:trHeight w:val="187"/>
          <w:jc w:val="center"/>
        </w:trPr>
        <w:tc>
          <w:tcPr>
            <w:tcW w:w="1594" w:type="dxa"/>
            <w:shd w:val="clear" w:color="auto" w:fill="auto"/>
          </w:tcPr>
          <w:p w14:paraId="5F076BE7" w14:textId="77777777" w:rsidR="00BC1FE2" w:rsidRPr="00F92868" w:rsidRDefault="00BC1FE2" w:rsidP="00BC1FE2">
            <w:pPr>
              <w:keepNext/>
              <w:keepLines/>
              <w:spacing w:after="0"/>
              <w:jc w:val="center"/>
              <w:rPr>
                <w:rFonts w:ascii="Arial" w:eastAsia="等线" w:hAnsi="Arial"/>
                <w:sz w:val="18"/>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n1</w:t>
            </w:r>
            <w:r>
              <w:rPr>
                <w:rFonts w:ascii="Arial" w:eastAsia="等线" w:hAnsi="Arial"/>
                <w:sz w:val="18"/>
                <w:lang w:val="sv-SE" w:eastAsia="ja-JP"/>
              </w:rPr>
              <w:t>-</w:t>
            </w:r>
            <w:r>
              <w:rPr>
                <w:rFonts w:ascii="Arial" w:eastAsia="等线" w:hAnsi="Arial"/>
                <w:sz w:val="18"/>
                <w:lang w:val="en-US" w:eastAsia="zh-CN"/>
              </w:rPr>
              <w:t>n7</w:t>
            </w:r>
            <w:r>
              <w:rPr>
                <w:rFonts w:ascii="Arial" w:eastAsia="等线" w:hAnsi="Arial"/>
                <w:sz w:val="18"/>
                <w:lang w:val="sv-SE" w:eastAsia="zh-CN"/>
              </w:rPr>
              <w:t>-n38</w:t>
            </w:r>
          </w:p>
        </w:tc>
        <w:tc>
          <w:tcPr>
            <w:tcW w:w="1948" w:type="dxa"/>
            <w:vAlign w:val="center"/>
          </w:tcPr>
          <w:p w14:paraId="3AC37002" w14:textId="77777777" w:rsidR="00BC1FE2" w:rsidRPr="00F92868" w:rsidRDefault="00BC1FE2" w:rsidP="00BC1FE2">
            <w:pPr>
              <w:keepNext/>
              <w:keepLines/>
              <w:spacing w:after="0"/>
              <w:jc w:val="center"/>
              <w:rPr>
                <w:rFonts w:ascii="Arial" w:eastAsia="等线" w:hAnsi="Arial"/>
                <w:sz w:val="18"/>
                <w:lang w:eastAsia="zh-CN"/>
              </w:rPr>
            </w:pPr>
            <w:r>
              <w:rPr>
                <w:rFonts w:ascii="Arial" w:eastAsia="等线" w:hAnsi="Arial"/>
                <w:color w:val="000000"/>
                <w:sz w:val="18"/>
                <w:lang w:val="en-US" w:eastAsia="zh-CN"/>
              </w:rPr>
              <w:t>-</w:t>
            </w:r>
          </w:p>
        </w:tc>
        <w:tc>
          <w:tcPr>
            <w:tcW w:w="1948" w:type="dxa"/>
            <w:vAlign w:val="center"/>
          </w:tcPr>
          <w:p w14:paraId="76ACD690" w14:textId="77777777" w:rsidR="00BC1FE2" w:rsidRPr="00F92868" w:rsidRDefault="00BC1FE2" w:rsidP="00BC1FE2">
            <w:pPr>
              <w:keepNext/>
              <w:keepLines/>
              <w:spacing w:after="0"/>
              <w:jc w:val="center"/>
              <w:rPr>
                <w:rFonts w:ascii="Arial" w:eastAsia="等线" w:hAnsi="Arial"/>
                <w:sz w:val="18"/>
                <w:lang w:eastAsia="zh-CN"/>
              </w:rPr>
            </w:pPr>
            <w:r>
              <w:rPr>
                <w:rFonts w:ascii="Arial" w:eastAsia="等线" w:hAnsi="Arial"/>
                <w:sz w:val="18"/>
                <w:lang w:eastAsia="zh-CN"/>
              </w:rPr>
              <w:t>-</w:t>
            </w:r>
          </w:p>
        </w:tc>
        <w:tc>
          <w:tcPr>
            <w:tcW w:w="1949" w:type="dxa"/>
            <w:vAlign w:val="center"/>
          </w:tcPr>
          <w:p w14:paraId="5FB04A59" w14:textId="77777777" w:rsidR="00BC1FE2" w:rsidRPr="00F92868" w:rsidRDefault="00BC1FE2" w:rsidP="00BC1FE2">
            <w:pPr>
              <w:keepNext/>
              <w:keepLines/>
              <w:spacing w:after="0"/>
              <w:jc w:val="center"/>
              <w:rPr>
                <w:rFonts w:ascii="Arial" w:eastAsia="等线" w:hAnsi="Arial"/>
                <w:sz w:val="18"/>
                <w:lang w:eastAsia="zh-CN"/>
              </w:rPr>
            </w:pPr>
            <w:r>
              <w:rPr>
                <w:rFonts w:ascii="Arial" w:eastAsia="等线" w:hAnsi="Arial"/>
                <w:color w:val="000000"/>
                <w:sz w:val="18"/>
                <w:lang w:val="en-US" w:eastAsia="zh-CN"/>
              </w:rPr>
              <w:t>-</w:t>
            </w:r>
          </w:p>
        </w:tc>
      </w:tr>
      <w:tr w:rsidR="00BC1FE2" w:rsidRPr="00F92868" w14:paraId="5717B5A6" w14:textId="77777777" w:rsidTr="00BC1FE2">
        <w:trPr>
          <w:trHeight w:val="187"/>
          <w:jc w:val="center"/>
        </w:trPr>
        <w:tc>
          <w:tcPr>
            <w:tcW w:w="7439" w:type="dxa"/>
            <w:gridSpan w:val="4"/>
            <w:tcBorders>
              <w:bottom w:val="single" w:sz="4" w:space="0" w:color="auto"/>
            </w:tcBorders>
            <w:shd w:val="clear" w:color="auto" w:fill="auto"/>
          </w:tcPr>
          <w:p w14:paraId="54B7742C" w14:textId="77777777" w:rsidR="00BC1FE2" w:rsidRPr="00901DE9" w:rsidRDefault="00BC1FE2" w:rsidP="00BC1FE2">
            <w:pPr>
              <w:keepLines/>
              <w:spacing w:after="0"/>
              <w:ind w:left="870" w:hanging="870"/>
              <w:rPr>
                <w:rFonts w:eastAsia="等线" w:cs="Arial"/>
                <w:lang w:eastAsia="ja-JP"/>
              </w:rPr>
            </w:pPr>
            <w:r w:rsidRPr="00901DE9">
              <w:rPr>
                <w:rFonts w:ascii="Arial" w:eastAsia="等线" w:hAnsi="Arial" w:cs="Arial"/>
                <w:sz w:val="18"/>
                <w:lang w:eastAsia="ja-JP"/>
              </w:rPr>
              <w:t>NOTE 9:</w:t>
            </w:r>
            <w:r w:rsidRPr="00901DE9">
              <w:rPr>
                <w:rFonts w:ascii="Arial" w:eastAsia="等线" w:hAnsi="Arial" w:cs="Arial"/>
                <w:sz w:val="18"/>
                <w:lang w:eastAsia="ja-JP"/>
              </w:rPr>
              <w:tab/>
              <w:t xml:space="preserve"> “-” denotes ΔR</w:t>
            </w:r>
            <w:r w:rsidRPr="00901DE9">
              <w:rPr>
                <w:rFonts w:ascii="Arial" w:eastAsia="等线" w:hAnsi="Arial" w:cs="Arial"/>
                <w:sz w:val="18"/>
                <w:vertAlign w:val="subscript"/>
                <w:lang w:eastAsia="ja-JP"/>
              </w:rPr>
              <w:t>IB,c</w:t>
            </w:r>
            <w:r w:rsidRPr="00901DE9">
              <w:rPr>
                <w:rFonts w:ascii="Arial" w:eastAsia="等线" w:hAnsi="Arial" w:cs="Arial"/>
                <w:sz w:val="18"/>
                <w:lang w:eastAsia="ja-JP"/>
              </w:rPr>
              <w:t xml:space="preserve"> = 0.</w:t>
            </w:r>
          </w:p>
          <w:p w14:paraId="1CF0A5DC" w14:textId="77777777" w:rsidR="00BC1FE2" w:rsidRDefault="00BC1FE2" w:rsidP="00BC1FE2">
            <w:pPr>
              <w:keepLines/>
              <w:spacing w:after="0"/>
              <w:ind w:left="870" w:hanging="870"/>
              <w:rPr>
                <w:rFonts w:ascii="Arial" w:eastAsia="等线" w:hAnsi="Arial"/>
                <w:color w:val="000000"/>
                <w:sz w:val="18"/>
                <w:lang w:val="en-US" w:eastAsia="zh-CN"/>
              </w:rPr>
            </w:pPr>
            <w:r w:rsidRPr="00901DE9">
              <w:rPr>
                <w:rFonts w:ascii="Arial" w:eastAsia="等线" w:hAnsi="Arial" w:cs="Arial"/>
                <w:sz w:val="18"/>
                <w:lang w:eastAsia="ja-JP"/>
              </w:rPr>
              <w:t>NOTE 10:</w:t>
            </w:r>
            <w:r w:rsidRPr="00901DE9">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901DE9">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901DE9">
              <w:rPr>
                <w:rFonts w:ascii="Arial" w:eastAsia="等线" w:hAnsi="Arial" w:cs="Arial"/>
                <w:sz w:val="18"/>
                <w:lang w:eastAsia="ja-JP"/>
              </w:rPr>
              <w:t>.</w:t>
            </w:r>
          </w:p>
        </w:tc>
      </w:tr>
    </w:tbl>
    <w:p w14:paraId="43642BB6" w14:textId="77777777" w:rsidR="00F8277A" w:rsidRDefault="00F8277A" w:rsidP="00AC4AB0">
      <w:pPr>
        <w:rPr>
          <w:b/>
          <w:color w:val="0070C0"/>
          <w:sz w:val="32"/>
          <w:szCs w:val="32"/>
        </w:rPr>
      </w:pPr>
    </w:p>
    <w:p w14:paraId="3292A1AE" w14:textId="075D84D6" w:rsidR="00E72713" w:rsidRDefault="00E72713" w:rsidP="00E72713">
      <w:pPr>
        <w:pStyle w:val="21"/>
      </w:pPr>
      <w:bookmarkStart w:id="284" w:name="_Toc136288279"/>
      <w:r>
        <w:rPr>
          <w:rFonts w:hint="eastAsia"/>
        </w:rPr>
        <w:t>5.</w:t>
      </w:r>
      <w:r>
        <w:t>25</w:t>
      </w:r>
      <w:r w:rsidRPr="000469EC">
        <w:tab/>
      </w:r>
      <w:r>
        <w:rPr>
          <w:rFonts w:hint="eastAsia"/>
        </w:rPr>
        <w:t>CA_n</w:t>
      </w:r>
      <w:r>
        <w:t>3</w:t>
      </w:r>
      <w:r>
        <w:rPr>
          <w:rFonts w:hint="eastAsia"/>
        </w:rPr>
        <w:t>-n</w:t>
      </w:r>
      <w:r>
        <w:t>7</w:t>
      </w:r>
      <w:r>
        <w:rPr>
          <w:rFonts w:hint="eastAsia"/>
        </w:rPr>
        <w:t>-n</w:t>
      </w:r>
      <w:r>
        <w:t>38</w:t>
      </w:r>
      <w:bookmarkEnd w:id="284"/>
    </w:p>
    <w:p w14:paraId="3E515F30" w14:textId="39289245" w:rsidR="00E72713" w:rsidRPr="00A20126" w:rsidRDefault="00E72713" w:rsidP="00E72713">
      <w:pPr>
        <w:pStyle w:val="31"/>
      </w:pPr>
      <w:bookmarkStart w:id="285" w:name="_Toc136288280"/>
      <w:r>
        <w:t>5.25.1</w:t>
      </w:r>
      <w:r>
        <w:tab/>
        <w:t>Common for 1 band UL and 2 bands UL CA</w:t>
      </w:r>
      <w:bookmarkEnd w:id="285"/>
    </w:p>
    <w:p w14:paraId="52BD7925" w14:textId="136BECAE" w:rsidR="00E72713" w:rsidRDefault="00E72713" w:rsidP="00E72713">
      <w:pPr>
        <w:pStyle w:val="41"/>
      </w:pPr>
      <w:bookmarkStart w:id="286" w:name="_Toc136288281"/>
      <w:r>
        <w:rPr>
          <w:rFonts w:hint="eastAsia"/>
        </w:rPr>
        <w:t>5.</w:t>
      </w:r>
      <w:r>
        <w:t>25</w:t>
      </w:r>
      <w:r>
        <w:rPr>
          <w:rFonts w:hint="eastAsia"/>
        </w:rPr>
        <w:t>.1</w:t>
      </w:r>
      <w:r>
        <w:t>.1</w:t>
      </w:r>
      <w:r>
        <w:tab/>
        <w:t xml:space="preserve">Operating bands for </w:t>
      </w:r>
      <w:r>
        <w:rPr>
          <w:rFonts w:hint="eastAsia"/>
        </w:rPr>
        <w:t>CA</w:t>
      </w:r>
      <w:bookmarkEnd w:id="286"/>
    </w:p>
    <w:p w14:paraId="49DD6FEF" w14:textId="77777777" w:rsidR="00E72713" w:rsidRPr="000469EC" w:rsidRDefault="00E72713" w:rsidP="00E72713">
      <w:pPr>
        <w:pStyle w:val="TH"/>
        <w:rPr>
          <w:rFonts w:cs="Arial"/>
        </w:rPr>
      </w:pPr>
      <w:r>
        <w:rPr>
          <w:rFonts w:cs="Arial"/>
        </w:rPr>
        <w:t>Table 5.x.1.1-1</w:t>
      </w:r>
      <w:r w:rsidRPr="000469EC">
        <w:rPr>
          <w:rFonts w:cs="Arial"/>
        </w:rPr>
        <w:t>: Inter-band CA operating bands involving FR1 (three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E72713" w14:paraId="77581220" w14:textId="77777777" w:rsidTr="00DC70BA">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4F1C0874" w14:textId="77777777" w:rsidR="00E72713" w:rsidRDefault="00E72713" w:rsidP="00DC70BA">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017D21D0" w14:textId="77777777" w:rsidR="00E72713" w:rsidRDefault="00E72713" w:rsidP="00DC70BA">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3886C99B" w14:textId="77777777" w:rsidR="00E72713" w:rsidRDefault="00E72713" w:rsidP="00DC70BA">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25F11D1F" w14:textId="77777777" w:rsidR="00E72713" w:rsidRDefault="00E72713" w:rsidP="00DC70BA">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DF6FD16" w14:textId="77777777" w:rsidR="00E72713" w:rsidRDefault="00E72713" w:rsidP="00DC70BA">
            <w:pPr>
              <w:keepNext/>
              <w:keepLines/>
              <w:spacing w:after="0"/>
              <w:jc w:val="center"/>
              <w:rPr>
                <w:rFonts w:ascii="Arial" w:hAnsi="Arial"/>
                <w:b/>
                <w:color w:val="000000"/>
                <w:sz w:val="18"/>
              </w:rPr>
            </w:pPr>
            <w:r>
              <w:rPr>
                <w:rFonts w:ascii="Arial" w:hAnsi="Arial"/>
                <w:b/>
                <w:color w:val="000000"/>
                <w:sz w:val="18"/>
              </w:rPr>
              <w:t>Duplex Mode</w:t>
            </w:r>
          </w:p>
        </w:tc>
      </w:tr>
      <w:tr w:rsidR="00E72713" w14:paraId="04F54096" w14:textId="77777777" w:rsidTr="00DC70BA">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BC4D5D" w14:textId="77777777" w:rsidR="00E72713" w:rsidRDefault="00E72713" w:rsidP="00DC70BA">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F0A674" w14:textId="77777777" w:rsidR="00E72713" w:rsidRDefault="00E72713" w:rsidP="00DC70BA">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3D2E766D" w14:textId="77777777" w:rsidR="00E72713" w:rsidRDefault="00E72713" w:rsidP="00DC70BA">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A81F59C" w14:textId="77777777" w:rsidR="00E72713" w:rsidRDefault="00E72713" w:rsidP="00DC70BA">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83C7D" w14:textId="77777777" w:rsidR="00E72713" w:rsidRDefault="00E72713" w:rsidP="00DC70BA">
            <w:pPr>
              <w:spacing w:after="0"/>
              <w:rPr>
                <w:rFonts w:ascii="Arial" w:hAnsi="Arial"/>
                <w:b/>
                <w:color w:val="000000"/>
                <w:sz w:val="18"/>
              </w:rPr>
            </w:pPr>
          </w:p>
        </w:tc>
      </w:tr>
      <w:tr w:rsidR="00E72713" w14:paraId="6DB64426" w14:textId="77777777" w:rsidTr="00DC70BA">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BB5E4F" w14:textId="77777777" w:rsidR="00E72713" w:rsidRDefault="00E72713" w:rsidP="00DC70BA">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1DCFCB" w14:textId="77777777" w:rsidR="00E72713" w:rsidRDefault="00E72713" w:rsidP="00DC70BA">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2CB98972" w14:textId="77777777" w:rsidR="00E72713" w:rsidRDefault="00E72713" w:rsidP="00DC70BA">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64DAA710" w14:textId="77777777" w:rsidR="00E72713" w:rsidRDefault="00E72713" w:rsidP="00DC70BA">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480A0C" w14:textId="77777777" w:rsidR="00E72713" w:rsidRDefault="00E72713" w:rsidP="00DC70BA">
            <w:pPr>
              <w:spacing w:after="0"/>
              <w:rPr>
                <w:rFonts w:ascii="Arial" w:hAnsi="Arial"/>
                <w:b/>
                <w:color w:val="000000"/>
                <w:sz w:val="18"/>
              </w:rPr>
            </w:pPr>
          </w:p>
        </w:tc>
      </w:tr>
      <w:tr w:rsidR="00E72713" w14:paraId="71628A6C" w14:textId="77777777" w:rsidTr="00DC70BA">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04616530" w14:textId="77777777" w:rsidR="00E72713" w:rsidRPr="00050EB8" w:rsidRDefault="00E72713" w:rsidP="00DC70BA">
            <w:pPr>
              <w:keepNext/>
              <w:keepLines/>
              <w:spacing w:after="0"/>
              <w:jc w:val="center"/>
              <w:rPr>
                <w:rFonts w:ascii="Arial" w:hAnsi="Arial"/>
                <w:color w:val="000000"/>
                <w:sz w:val="18"/>
                <w:lang w:eastAsia="zh-CN"/>
              </w:rPr>
            </w:pPr>
            <w:r w:rsidRPr="009B4792">
              <w:rPr>
                <w:rFonts w:ascii="Arial" w:eastAsia="宋体" w:hAnsi="Arial"/>
                <w:color w:val="000000"/>
                <w:sz w:val="18"/>
                <w:lang w:eastAsia="zh-CN"/>
              </w:rPr>
              <w:t>CA_n</w:t>
            </w:r>
            <w:r>
              <w:rPr>
                <w:rFonts w:ascii="Arial" w:eastAsia="宋体" w:hAnsi="Arial"/>
                <w:color w:val="000000"/>
                <w:sz w:val="18"/>
                <w:lang w:eastAsia="zh-CN"/>
              </w:rPr>
              <w:t>3</w:t>
            </w:r>
            <w:r w:rsidRPr="009B4792">
              <w:rPr>
                <w:rFonts w:ascii="Arial" w:eastAsia="宋体" w:hAnsi="Arial"/>
                <w:color w:val="000000"/>
                <w:sz w:val="18"/>
                <w:lang w:eastAsia="zh-CN"/>
              </w:rPr>
              <w:t>-n</w:t>
            </w:r>
            <w:r>
              <w:rPr>
                <w:rFonts w:ascii="Arial" w:eastAsia="宋体" w:hAnsi="Arial"/>
                <w:color w:val="000000"/>
                <w:sz w:val="18"/>
                <w:lang w:eastAsia="zh-CN"/>
              </w:rPr>
              <w:t>7</w:t>
            </w:r>
            <w:r w:rsidRPr="009B4792">
              <w:rPr>
                <w:rFonts w:ascii="Arial" w:eastAsia="宋体" w:hAnsi="Arial"/>
                <w:color w:val="000000"/>
                <w:sz w:val="18"/>
                <w:lang w:eastAsia="zh-CN"/>
              </w:rPr>
              <w:t>-n</w:t>
            </w:r>
            <w:r>
              <w:rPr>
                <w:rFonts w:ascii="Arial" w:eastAsia="宋体" w:hAnsi="Arial"/>
                <w:color w:val="000000"/>
                <w:sz w:val="18"/>
                <w:lang w:eastAsia="zh-CN"/>
              </w:rPr>
              <w:t>38</w:t>
            </w:r>
          </w:p>
        </w:tc>
        <w:tc>
          <w:tcPr>
            <w:tcW w:w="1067" w:type="dxa"/>
            <w:tcBorders>
              <w:top w:val="single" w:sz="4" w:space="0" w:color="auto"/>
              <w:left w:val="single" w:sz="4" w:space="0" w:color="auto"/>
              <w:bottom w:val="single" w:sz="4" w:space="0" w:color="auto"/>
              <w:right w:val="single" w:sz="4" w:space="0" w:color="auto"/>
            </w:tcBorders>
            <w:vAlign w:val="center"/>
            <w:hideMark/>
          </w:tcPr>
          <w:p w14:paraId="27738DD3" w14:textId="77777777" w:rsidR="00E72713" w:rsidRPr="00050EB8" w:rsidRDefault="00E72713" w:rsidP="00DC70BA">
            <w:pPr>
              <w:keepNext/>
              <w:keepLines/>
              <w:spacing w:after="0"/>
              <w:jc w:val="center"/>
              <w:rPr>
                <w:rFonts w:ascii="Arial" w:hAnsi="Arial"/>
                <w:color w:val="000000"/>
                <w:sz w:val="18"/>
              </w:rPr>
            </w:pPr>
            <w:r>
              <w:rPr>
                <w:rFonts w:ascii="Arial" w:hAnsi="Arial"/>
                <w:color w:val="000000"/>
                <w:sz w:val="18"/>
              </w:rPr>
              <w:t>n3</w:t>
            </w:r>
          </w:p>
        </w:tc>
        <w:tc>
          <w:tcPr>
            <w:tcW w:w="1212" w:type="dxa"/>
            <w:tcBorders>
              <w:top w:val="single" w:sz="4" w:space="0" w:color="auto"/>
              <w:left w:val="single" w:sz="4" w:space="0" w:color="auto"/>
              <w:bottom w:val="single" w:sz="4" w:space="0" w:color="auto"/>
              <w:right w:val="single" w:sz="4" w:space="0" w:color="auto"/>
            </w:tcBorders>
            <w:hideMark/>
          </w:tcPr>
          <w:p w14:paraId="171491A6" w14:textId="77777777" w:rsidR="00E72713" w:rsidRPr="00050EB8" w:rsidRDefault="00E72713" w:rsidP="00DC70BA">
            <w:pPr>
              <w:keepNext/>
              <w:keepLines/>
              <w:spacing w:after="0"/>
              <w:jc w:val="right"/>
              <w:rPr>
                <w:rFonts w:ascii="Arial" w:hAnsi="Arial" w:cs="Arial"/>
                <w:color w:val="000000"/>
                <w:sz w:val="18"/>
                <w:lang w:eastAsia="zh-CN"/>
              </w:rPr>
            </w:pPr>
            <w:r>
              <w:rPr>
                <w:rFonts w:ascii="Arial" w:hAnsi="Arial" w:cs="Arial"/>
                <w:sz w:val="18"/>
                <w:lang w:val="en-US" w:eastAsia="zh-CN"/>
              </w:rPr>
              <w:t>1710 MHz</w:t>
            </w:r>
          </w:p>
        </w:tc>
        <w:tc>
          <w:tcPr>
            <w:tcW w:w="317" w:type="dxa"/>
            <w:tcBorders>
              <w:top w:val="single" w:sz="4" w:space="0" w:color="auto"/>
              <w:left w:val="single" w:sz="4" w:space="0" w:color="auto"/>
              <w:bottom w:val="single" w:sz="4" w:space="0" w:color="auto"/>
              <w:right w:val="single" w:sz="4" w:space="0" w:color="auto"/>
            </w:tcBorders>
            <w:hideMark/>
          </w:tcPr>
          <w:p w14:paraId="0B24576A" w14:textId="77777777" w:rsidR="00E72713" w:rsidRDefault="00E72713"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0C3A2346" w14:textId="77777777" w:rsidR="00E72713" w:rsidRPr="00050EB8" w:rsidRDefault="00E72713" w:rsidP="00DC70BA">
            <w:pPr>
              <w:keepNext/>
              <w:keepLines/>
              <w:spacing w:after="0"/>
              <w:rPr>
                <w:rFonts w:ascii="Arial" w:hAnsi="Arial" w:cs="Arial"/>
                <w:color w:val="000000"/>
                <w:sz w:val="18"/>
                <w:lang w:eastAsia="zh-CN"/>
              </w:rPr>
            </w:pPr>
            <w:r>
              <w:rPr>
                <w:rFonts w:ascii="Arial" w:hAnsi="Arial" w:cs="Arial"/>
                <w:sz w:val="18"/>
                <w:lang w:val="en-US" w:eastAsia="zh-CN"/>
              </w:rPr>
              <w:t>1785 MHz</w:t>
            </w:r>
          </w:p>
        </w:tc>
        <w:tc>
          <w:tcPr>
            <w:tcW w:w="1210" w:type="dxa"/>
            <w:tcBorders>
              <w:top w:val="single" w:sz="4" w:space="0" w:color="auto"/>
              <w:left w:val="single" w:sz="4" w:space="0" w:color="auto"/>
              <w:bottom w:val="single" w:sz="4" w:space="0" w:color="auto"/>
              <w:right w:val="single" w:sz="4" w:space="0" w:color="auto"/>
            </w:tcBorders>
            <w:hideMark/>
          </w:tcPr>
          <w:p w14:paraId="2D67FCE3" w14:textId="77777777" w:rsidR="00E72713" w:rsidRPr="00050EB8" w:rsidRDefault="00E72713" w:rsidP="00DC70BA">
            <w:pPr>
              <w:keepNext/>
              <w:keepLines/>
              <w:spacing w:after="0"/>
              <w:jc w:val="right"/>
              <w:rPr>
                <w:rFonts w:ascii="Arial" w:hAnsi="Arial" w:cs="Arial"/>
                <w:color w:val="000000"/>
                <w:sz w:val="18"/>
                <w:lang w:eastAsia="zh-CN"/>
              </w:rPr>
            </w:pPr>
            <w:r>
              <w:rPr>
                <w:rFonts w:ascii="Arial" w:hAnsi="Arial" w:cs="Arial"/>
                <w:sz w:val="18"/>
                <w:lang w:val="en-US" w:eastAsia="zh-CN"/>
              </w:rPr>
              <w:t>1805 MHz</w:t>
            </w:r>
          </w:p>
        </w:tc>
        <w:tc>
          <w:tcPr>
            <w:tcW w:w="317" w:type="dxa"/>
            <w:tcBorders>
              <w:top w:val="single" w:sz="4" w:space="0" w:color="auto"/>
              <w:left w:val="single" w:sz="4" w:space="0" w:color="auto"/>
              <w:bottom w:val="single" w:sz="4" w:space="0" w:color="auto"/>
              <w:right w:val="single" w:sz="4" w:space="0" w:color="auto"/>
            </w:tcBorders>
            <w:hideMark/>
          </w:tcPr>
          <w:p w14:paraId="095D5CBF" w14:textId="77777777" w:rsidR="00E72713" w:rsidRDefault="00E72713"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5DBBBB6A" w14:textId="77777777" w:rsidR="00E72713" w:rsidRPr="00050EB8" w:rsidRDefault="00E72713" w:rsidP="00DC70BA">
            <w:pPr>
              <w:keepNext/>
              <w:keepLines/>
              <w:spacing w:after="0"/>
              <w:rPr>
                <w:rFonts w:ascii="Arial" w:hAnsi="Arial" w:cs="Arial"/>
                <w:color w:val="000000"/>
                <w:sz w:val="18"/>
                <w:lang w:eastAsia="zh-CN"/>
              </w:rPr>
            </w:pPr>
            <w:r>
              <w:rPr>
                <w:rFonts w:ascii="Arial" w:hAnsi="Arial" w:cs="Arial"/>
                <w:sz w:val="18"/>
                <w:lang w:val="en-US" w:eastAsia="zh-CN"/>
              </w:rPr>
              <w:t>1880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0611BBE9" w14:textId="77777777" w:rsidR="00E72713" w:rsidRPr="00050EB8" w:rsidRDefault="00E72713" w:rsidP="00DC70BA">
            <w:pPr>
              <w:keepNext/>
              <w:keepLines/>
              <w:spacing w:after="0"/>
              <w:jc w:val="center"/>
              <w:rPr>
                <w:rFonts w:ascii="Arial" w:hAnsi="Arial"/>
                <w:color w:val="000000"/>
                <w:sz w:val="18"/>
                <w:lang w:eastAsia="zh-CN"/>
              </w:rPr>
            </w:pPr>
            <w:r>
              <w:rPr>
                <w:rFonts w:ascii="Arial" w:hAnsi="Arial" w:cs="Arial"/>
                <w:sz w:val="18"/>
                <w:lang w:eastAsia="ja-JP"/>
              </w:rPr>
              <w:t>FDD</w:t>
            </w:r>
          </w:p>
        </w:tc>
      </w:tr>
      <w:tr w:rsidR="00E72713" w14:paraId="1B1A8AB0" w14:textId="77777777" w:rsidTr="00DC70BA">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653496" w14:textId="77777777" w:rsidR="00E72713" w:rsidRPr="00050EB8" w:rsidRDefault="00E72713" w:rsidP="00DC70BA">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019F594E" w14:textId="77777777" w:rsidR="00E72713" w:rsidRPr="00050EB8" w:rsidRDefault="00E72713" w:rsidP="00DC70BA">
            <w:pPr>
              <w:keepNext/>
              <w:keepLines/>
              <w:spacing w:after="0"/>
              <w:jc w:val="center"/>
              <w:rPr>
                <w:rFonts w:ascii="Arial" w:hAnsi="Arial"/>
                <w:color w:val="000000"/>
                <w:sz w:val="18"/>
              </w:rPr>
            </w:pPr>
            <w:r>
              <w:rPr>
                <w:rFonts w:ascii="Arial" w:hAnsi="Arial"/>
                <w:color w:val="000000"/>
                <w:sz w:val="18"/>
              </w:rPr>
              <w:t>n7</w:t>
            </w:r>
          </w:p>
        </w:tc>
        <w:tc>
          <w:tcPr>
            <w:tcW w:w="1212" w:type="dxa"/>
            <w:tcBorders>
              <w:top w:val="single" w:sz="4" w:space="0" w:color="auto"/>
              <w:left w:val="single" w:sz="4" w:space="0" w:color="auto"/>
              <w:bottom w:val="single" w:sz="4" w:space="0" w:color="auto"/>
              <w:right w:val="single" w:sz="4" w:space="0" w:color="auto"/>
            </w:tcBorders>
          </w:tcPr>
          <w:p w14:paraId="5931ADB9" w14:textId="77777777" w:rsidR="00E72713" w:rsidRPr="00050EB8" w:rsidRDefault="00E72713" w:rsidP="00DC70BA">
            <w:pPr>
              <w:keepNext/>
              <w:keepLines/>
              <w:spacing w:after="0"/>
              <w:jc w:val="right"/>
              <w:rPr>
                <w:rFonts w:ascii="Arial" w:hAnsi="Arial" w:cs="Arial"/>
                <w:color w:val="000000"/>
                <w:sz w:val="18"/>
                <w:lang w:eastAsia="zh-CN"/>
              </w:rPr>
            </w:pPr>
            <w:r>
              <w:rPr>
                <w:rFonts w:ascii="Arial" w:hAnsi="Arial" w:cs="Arial"/>
                <w:sz w:val="18"/>
                <w:lang w:val="en-US" w:eastAsia="zh-CN"/>
              </w:rPr>
              <w:t>2500 MHz</w:t>
            </w:r>
          </w:p>
        </w:tc>
        <w:tc>
          <w:tcPr>
            <w:tcW w:w="317" w:type="dxa"/>
            <w:tcBorders>
              <w:top w:val="single" w:sz="4" w:space="0" w:color="auto"/>
              <w:left w:val="single" w:sz="4" w:space="0" w:color="auto"/>
              <w:bottom w:val="single" w:sz="4" w:space="0" w:color="auto"/>
              <w:right w:val="single" w:sz="4" w:space="0" w:color="auto"/>
            </w:tcBorders>
          </w:tcPr>
          <w:p w14:paraId="61E26860" w14:textId="77777777" w:rsidR="00E72713" w:rsidRDefault="00E72713"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tcPr>
          <w:p w14:paraId="45CB0BD5" w14:textId="77777777" w:rsidR="00E72713" w:rsidRPr="00050EB8" w:rsidRDefault="00E72713" w:rsidP="00DC70BA">
            <w:pPr>
              <w:keepNext/>
              <w:keepLines/>
              <w:spacing w:after="0"/>
              <w:rPr>
                <w:rFonts w:ascii="Arial" w:hAnsi="Arial" w:cs="Arial"/>
                <w:color w:val="000000"/>
                <w:sz w:val="18"/>
                <w:lang w:eastAsia="zh-CN"/>
              </w:rPr>
            </w:pPr>
            <w:r>
              <w:rPr>
                <w:rFonts w:ascii="Arial" w:hAnsi="Arial" w:cs="Arial"/>
                <w:sz w:val="18"/>
                <w:lang w:val="en-US" w:eastAsia="zh-CN"/>
              </w:rPr>
              <w:t>2570 MHz</w:t>
            </w:r>
          </w:p>
        </w:tc>
        <w:tc>
          <w:tcPr>
            <w:tcW w:w="1210" w:type="dxa"/>
            <w:tcBorders>
              <w:top w:val="single" w:sz="4" w:space="0" w:color="auto"/>
              <w:left w:val="single" w:sz="4" w:space="0" w:color="auto"/>
              <w:bottom w:val="single" w:sz="4" w:space="0" w:color="auto"/>
              <w:right w:val="single" w:sz="4" w:space="0" w:color="auto"/>
            </w:tcBorders>
          </w:tcPr>
          <w:p w14:paraId="1991C5DE" w14:textId="77777777" w:rsidR="00E72713" w:rsidRPr="00050EB8" w:rsidRDefault="00E72713" w:rsidP="00DC70BA">
            <w:pPr>
              <w:keepNext/>
              <w:keepLines/>
              <w:spacing w:after="0"/>
              <w:jc w:val="right"/>
              <w:rPr>
                <w:rFonts w:ascii="Arial" w:hAnsi="Arial" w:cs="Arial"/>
                <w:color w:val="000000"/>
                <w:sz w:val="18"/>
                <w:lang w:eastAsia="zh-CN"/>
              </w:rPr>
            </w:pPr>
            <w:r>
              <w:rPr>
                <w:rFonts w:ascii="Arial" w:hAnsi="Arial" w:cs="Arial"/>
                <w:sz w:val="18"/>
                <w:lang w:val="en-US" w:eastAsia="zh-CN"/>
              </w:rPr>
              <w:t>2620 MHz</w:t>
            </w:r>
          </w:p>
        </w:tc>
        <w:tc>
          <w:tcPr>
            <w:tcW w:w="317" w:type="dxa"/>
            <w:tcBorders>
              <w:top w:val="single" w:sz="4" w:space="0" w:color="auto"/>
              <w:left w:val="single" w:sz="4" w:space="0" w:color="auto"/>
              <w:bottom w:val="single" w:sz="4" w:space="0" w:color="auto"/>
              <w:right w:val="single" w:sz="4" w:space="0" w:color="auto"/>
            </w:tcBorders>
          </w:tcPr>
          <w:p w14:paraId="0860A72D" w14:textId="77777777" w:rsidR="00E72713" w:rsidRDefault="00E72713" w:rsidP="00DC70BA">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7EFA0E6F" w14:textId="77777777" w:rsidR="00E72713" w:rsidRPr="00050EB8" w:rsidRDefault="00E72713" w:rsidP="00DC70BA">
            <w:pPr>
              <w:keepNext/>
              <w:keepLines/>
              <w:spacing w:after="0"/>
              <w:rPr>
                <w:rFonts w:ascii="Arial" w:hAnsi="Arial" w:cs="Arial"/>
                <w:color w:val="000000"/>
                <w:sz w:val="18"/>
                <w:lang w:eastAsia="zh-CN"/>
              </w:rPr>
            </w:pPr>
            <w:r>
              <w:rPr>
                <w:rFonts w:ascii="Arial" w:hAnsi="Arial" w:cs="Arial"/>
                <w:sz w:val="18"/>
                <w:lang w:val="en-US" w:eastAsia="zh-CN"/>
              </w:rPr>
              <w:t>2690 MHz</w:t>
            </w:r>
          </w:p>
        </w:tc>
        <w:tc>
          <w:tcPr>
            <w:tcW w:w="850" w:type="dxa"/>
            <w:tcBorders>
              <w:top w:val="single" w:sz="4" w:space="0" w:color="auto"/>
              <w:left w:val="single" w:sz="4" w:space="0" w:color="auto"/>
              <w:bottom w:val="single" w:sz="4" w:space="0" w:color="auto"/>
              <w:right w:val="single" w:sz="4" w:space="0" w:color="auto"/>
            </w:tcBorders>
            <w:vAlign w:val="center"/>
          </w:tcPr>
          <w:p w14:paraId="5A08B527" w14:textId="77777777" w:rsidR="00E72713" w:rsidRPr="00050EB8" w:rsidRDefault="00E72713" w:rsidP="00DC70BA">
            <w:pPr>
              <w:keepNext/>
              <w:keepLines/>
              <w:spacing w:after="0"/>
              <w:jc w:val="center"/>
              <w:rPr>
                <w:rFonts w:ascii="Arial" w:hAnsi="Arial"/>
                <w:color w:val="000000"/>
                <w:sz w:val="18"/>
                <w:lang w:eastAsia="zh-CN"/>
              </w:rPr>
            </w:pPr>
            <w:r>
              <w:rPr>
                <w:rFonts w:ascii="Arial" w:hAnsi="Arial" w:cs="Arial"/>
                <w:sz w:val="18"/>
                <w:lang w:eastAsia="ja-JP"/>
              </w:rPr>
              <w:t>FDD</w:t>
            </w:r>
          </w:p>
        </w:tc>
      </w:tr>
      <w:tr w:rsidR="00E72713" w14:paraId="7F381DE8" w14:textId="77777777" w:rsidTr="00DC70BA">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473C88" w14:textId="77777777" w:rsidR="00E72713" w:rsidRPr="00050EB8" w:rsidRDefault="00E72713" w:rsidP="00DC70BA">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BEA08E5" w14:textId="77777777" w:rsidR="00E72713" w:rsidRPr="00050EB8" w:rsidRDefault="00E72713" w:rsidP="00DC70BA">
            <w:pPr>
              <w:keepNext/>
              <w:keepLines/>
              <w:spacing w:after="0"/>
              <w:jc w:val="center"/>
              <w:rPr>
                <w:rFonts w:ascii="Arial" w:hAnsi="Arial"/>
                <w:color w:val="000000"/>
                <w:sz w:val="18"/>
                <w:lang w:eastAsia="zh-CN"/>
              </w:rPr>
            </w:pPr>
            <w:r>
              <w:rPr>
                <w:rFonts w:ascii="Arial" w:eastAsia="宋体" w:hAnsi="Arial"/>
                <w:color w:val="000000"/>
                <w:sz w:val="18"/>
                <w:lang w:eastAsia="zh-CN"/>
              </w:rPr>
              <w:t>n38</w:t>
            </w:r>
          </w:p>
        </w:tc>
        <w:tc>
          <w:tcPr>
            <w:tcW w:w="1212" w:type="dxa"/>
            <w:tcBorders>
              <w:top w:val="single" w:sz="4" w:space="0" w:color="auto"/>
              <w:left w:val="single" w:sz="4" w:space="0" w:color="auto"/>
              <w:bottom w:val="single" w:sz="4" w:space="0" w:color="auto"/>
              <w:right w:val="single" w:sz="4" w:space="0" w:color="auto"/>
            </w:tcBorders>
            <w:vAlign w:val="center"/>
            <w:hideMark/>
          </w:tcPr>
          <w:p w14:paraId="7C640AB6" w14:textId="77777777" w:rsidR="00E72713" w:rsidRPr="00050EB8" w:rsidRDefault="00E72713" w:rsidP="00DC70BA">
            <w:pPr>
              <w:keepNext/>
              <w:keepLines/>
              <w:spacing w:after="0"/>
              <w:jc w:val="right"/>
              <w:rPr>
                <w:rFonts w:ascii="Arial" w:hAnsi="Arial" w:cs="Arial"/>
                <w:color w:val="000000"/>
                <w:sz w:val="18"/>
                <w:lang w:eastAsia="zh-CN"/>
              </w:rPr>
            </w:pPr>
            <w:r w:rsidRPr="004B5957">
              <w:rPr>
                <w:rFonts w:ascii="Arial" w:eastAsia="宋体" w:hAnsi="Arial" w:cs="Arial"/>
                <w:sz w:val="18"/>
                <w:lang w:eastAsia="zh-CN"/>
              </w:rPr>
              <w:t>2570MHz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24FBD9EF" w14:textId="77777777" w:rsidR="00E72713" w:rsidRDefault="00E72713" w:rsidP="00DC70BA">
            <w:pPr>
              <w:keepNext/>
              <w:keepLines/>
              <w:spacing w:after="0"/>
              <w:jc w:val="center"/>
              <w:rPr>
                <w:rFonts w:ascii="Arial" w:hAnsi="Arial" w:cs="Arial"/>
                <w:color w:val="000000"/>
                <w:sz w:val="18"/>
              </w:rPr>
            </w:pPr>
            <w:r w:rsidRPr="004B5957">
              <w:rPr>
                <w:rFonts w:ascii="Arial" w:eastAsia="宋体" w:hAnsi="Arial" w:cs="Arial"/>
                <w:sz w:val="18"/>
                <w:lang w:val="en-US" w:eastAsia="zh-CN"/>
              </w:rPr>
              <w:t xml:space="preserve"> </w:t>
            </w:r>
          </w:p>
        </w:tc>
        <w:tc>
          <w:tcPr>
            <w:tcW w:w="1200" w:type="dxa"/>
            <w:tcBorders>
              <w:top w:val="single" w:sz="4" w:space="0" w:color="auto"/>
              <w:left w:val="single" w:sz="4" w:space="0" w:color="auto"/>
              <w:bottom w:val="single" w:sz="4" w:space="0" w:color="auto"/>
              <w:right w:val="single" w:sz="4" w:space="0" w:color="auto"/>
            </w:tcBorders>
            <w:vAlign w:val="center"/>
            <w:hideMark/>
          </w:tcPr>
          <w:p w14:paraId="6CE47C5D" w14:textId="77777777" w:rsidR="00E72713" w:rsidRPr="00050EB8" w:rsidRDefault="00E72713" w:rsidP="00DC70BA">
            <w:pPr>
              <w:keepNext/>
              <w:keepLines/>
              <w:spacing w:after="0"/>
              <w:rPr>
                <w:rFonts w:ascii="Arial" w:hAnsi="Arial" w:cs="Arial"/>
                <w:color w:val="000000"/>
                <w:sz w:val="18"/>
                <w:lang w:eastAsia="zh-CN"/>
              </w:rPr>
            </w:pPr>
            <w:r w:rsidRPr="004B5957">
              <w:rPr>
                <w:rFonts w:ascii="Arial" w:eastAsia="宋体" w:hAnsi="Arial" w:cs="Arial"/>
                <w:sz w:val="18"/>
                <w:lang w:eastAsia="zh-CN"/>
              </w:rPr>
              <w:t>2620MHz</w:t>
            </w:r>
          </w:p>
        </w:tc>
        <w:tc>
          <w:tcPr>
            <w:tcW w:w="1210" w:type="dxa"/>
            <w:tcBorders>
              <w:top w:val="single" w:sz="4" w:space="0" w:color="auto"/>
              <w:left w:val="single" w:sz="4" w:space="0" w:color="auto"/>
              <w:bottom w:val="single" w:sz="4" w:space="0" w:color="auto"/>
              <w:right w:val="single" w:sz="4" w:space="0" w:color="auto"/>
            </w:tcBorders>
            <w:vAlign w:val="center"/>
            <w:hideMark/>
          </w:tcPr>
          <w:p w14:paraId="1483F41F" w14:textId="77777777" w:rsidR="00E72713" w:rsidRPr="00050EB8" w:rsidRDefault="00E72713" w:rsidP="00DC70BA">
            <w:pPr>
              <w:keepNext/>
              <w:keepLines/>
              <w:spacing w:after="0"/>
              <w:jc w:val="right"/>
              <w:rPr>
                <w:rFonts w:ascii="Arial" w:hAnsi="Arial" w:cs="Arial"/>
                <w:color w:val="000000"/>
                <w:sz w:val="18"/>
                <w:lang w:eastAsia="zh-CN"/>
              </w:rPr>
            </w:pPr>
            <w:r w:rsidRPr="004B5957">
              <w:rPr>
                <w:rFonts w:ascii="Arial" w:eastAsia="宋体" w:hAnsi="Arial" w:cs="Arial"/>
                <w:sz w:val="18"/>
                <w:lang w:eastAsia="zh-CN"/>
              </w:rPr>
              <w:t>2570MHz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25391850" w14:textId="77777777" w:rsidR="00E72713" w:rsidRDefault="00E72713" w:rsidP="00DC70BA">
            <w:pPr>
              <w:keepNext/>
              <w:keepLines/>
              <w:spacing w:after="0"/>
              <w:jc w:val="center"/>
              <w:rPr>
                <w:rFonts w:ascii="Arial" w:hAnsi="Arial" w:cs="Arial"/>
                <w:color w:val="000000"/>
                <w:sz w:val="18"/>
              </w:rPr>
            </w:pPr>
            <w:r w:rsidRPr="004B5957">
              <w:rPr>
                <w:rFonts w:ascii="Arial" w:eastAsia="宋体" w:hAnsi="Arial" w:cs="Arial"/>
                <w:sz w:val="18"/>
                <w:lang w:val="en-US" w:eastAsia="zh-CN"/>
              </w:rPr>
              <w:t xml:space="preserve"> </w:t>
            </w:r>
          </w:p>
        </w:tc>
        <w:tc>
          <w:tcPr>
            <w:tcW w:w="1401" w:type="dxa"/>
            <w:tcBorders>
              <w:top w:val="single" w:sz="4" w:space="0" w:color="auto"/>
              <w:left w:val="single" w:sz="4" w:space="0" w:color="auto"/>
              <w:bottom w:val="single" w:sz="4" w:space="0" w:color="auto"/>
              <w:right w:val="single" w:sz="4" w:space="0" w:color="auto"/>
            </w:tcBorders>
            <w:vAlign w:val="center"/>
            <w:hideMark/>
          </w:tcPr>
          <w:p w14:paraId="1A6680BE" w14:textId="77777777" w:rsidR="00E72713" w:rsidRPr="00050EB8" w:rsidRDefault="00E72713" w:rsidP="00DC70BA">
            <w:pPr>
              <w:keepNext/>
              <w:keepLines/>
              <w:spacing w:after="0"/>
              <w:rPr>
                <w:rFonts w:ascii="Arial" w:hAnsi="Arial" w:cs="Arial"/>
                <w:color w:val="000000"/>
                <w:sz w:val="18"/>
                <w:lang w:eastAsia="zh-CN"/>
              </w:rPr>
            </w:pPr>
            <w:r w:rsidRPr="004B5957">
              <w:rPr>
                <w:rFonts w:ascii="Arial" w:eastAsia="宋体" w:hAnsi="Arial" w:cs="Arial"/>
                <w:sz w:val="18"/>
                <w:lang w:eastAsia="zh-CN"/>
              </w:rPr>
              <w:t>2620MHz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6965BE08" w14:textId="77777777" w:rsidR="00E72713" w:rsidRPr="00050EB8" w:rsidRDefault="00E72713" w:rsidP="00DC70BA">
            <w:pPr>
              <w:keepNext/>
              <w:keepLines/>
              <w:spacing w:after="0"/>
              <w:jc w:val="center"/>
              <w:rPr>
                <w:rFonts w:ascii="Arial" w:hAnsi="Arial" w:cs="Arial"/>
                <w:color w:val="000000"/>
                <w:sz w:val="18"/>
                <w:szCs w:val="18"/>
                <w:lang w:eastAsia="zh-CN"/>
              </w:rPr>
            </w:pPr>
            <w:r>
              <w:rPr>
                <w:rFonts w:ascii="Arial" w:hAnsi="Arial" w:cs="Arial"/>
                <w:sz w:val="18"/>
                <w:lang w:eastAsia="ja-JP"/>
              </w:rPr>
              <w:t>TDD</w:t>
            </w:r>
          </w:p>
        </w:tc>
      </w:tr>
    </w:tbl>
    <w:p w14:paraId="26E047CA" w14:textId="77777777" w:rsidR="00E72713" w:rsidRDefault="00E72713" w:rsidP="00E72713">
      <w:pPr>
        <w:rPr>
          <w:lang w:eastAsia="ko-KR"/>
        </w:rPr>
      </w:pPr>
    </w:p>
    <w:p w14:paraId="052EE9A0" w14:textId="05D1BA71" w:rsidR="00E72713" w:rsidRDefault="00E72713" w:rsidP="00E72713">
      <w:pPr>
        <w:pStyle w:val="41"/>
      </w:pPr>
      <w:bookmarkStart w:id="287" w:name="_Toc136288282"/>
      <w:r>
        <w:rPr>
          <w:rFonts w:hint="eastAsia"/>
        </w:rPr>
        <w:t>5.</w:t>
      </w:r>
      <w:r>
        <w:t>25</w:t>
      </w:r>
      <w:r>
        <w:rPr>
          <w:rFonts w:hint="eastAsia"/>
        </w:rPr>
        <w:t>.</w:t>
      </w:r>
      <w:r>
        <w:t>1.2</w:t>
      </w:r>
      <w:r>
        <w:tab/>
        <w:t xml:space="preserve">Channel bandwidths per operating band for </w:t>
      </w:r>
      <w:r>
        <w:rPr>
          <w:rFonts w:hint="eastAsia"/>
        </w:rPr>
        <w:t>CA</w:t>
      </w:r>
      <w:bookmarkEnd w:id="287"/>
    </w:p>
    <w:p w14:paraId="73C55F69" w14:textId="77777777" w:rsidR="00E72713" w:rsidRDefault="00E72713" w:rsidP="00E72713">
      <w:pPr>
        <w:pStyle w:val="TH"/>
        <w:rPr>
          <w:rFonts w:cs="Arial"/>
        </w:rPr>
      </w:pPr>
      <w:r>
        <w:rPr>
          <w:rFonts w:cs="Arial"/>
        </w:rPr>
        <w:t>Table 5.x.1.2-1: Supported bandwidths per CA band combination of band n3+n7+n38</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E72713" w14:paraId="3000BB58" w14:textId="77777777" w:rsidTr="00DC70BA">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75EA3980" w14:textId="77777777" w:rsidR="00E72713" w:rsidRDefault="00E72713" w:rsidP="00DC70BA">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35ACD52B" w14:textId="77777777" w:rsidR="00E72713" w:rsidRDefault="00E72713" w:rsidP="00DC70BA">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427A9B3A" w14:textId="77777777" w:rsidR="00E72713" w:rsidRDefault="00E72713" w:rsidP="00DC70BA">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4A1DA48" w14:textId="77777777" w:rsidR="00E72713" w:rsidRDefault="00E72713" w:rsidP="00DC70BA">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003FF0AD" w14:textId="77777777" w:rsidR="00E72713" w:rsidRDefault="00E72713" w:rsidP="00DC70BA">
            <w:pPr>
              <w:pStyle w:val="TAH"/>
              <w:overflowPunct w:val="0"/>
              <w:autoSpaceDE w:val="0"/>
              <w:autoSpaceDN w:val="0"/>
              <w:adjustRightInd w:val="0"/>
              <w:rPr>
                <w:lang w:eastAsia="zh-CN"/>
              </w:rPr>
            </w:pPr>
            <w:r>
              <w:t>Bandwidth combination set</w:t>
            </w:r>
          </w:p>
        </w:tc>
      </w:tr>
      <w:tr w:rsidR="00E72713" w14:paraId="3E392BF3" w14:textId="77777777" w:rsidTr="00DC70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1FF60A" w14:textId="77777777" w:rsidR="00E72713" w:rsidRDefault="00E72713" w:rsidP="00DC70BA">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w:t>
            </w:r>
            <w:r>
              <w:rPr>
                <w:lang w:eastAsia="zh-CN"/>
              </w:rPr>
              <w:t>3</w:t>
            </w:r>
            <w:r>
              <w:rPr>
                <w:lang w:val="sv-SE"/>
              </w:rPr>
              <w:t>A-</w:t>
            </w:r>
            <w:r>
              <w:rPr>
                <w:rFonts w:hint="eastAsia"/>
                <w:lang w:eastAsia="zh-CN"/>
              </w:rPr>
              <w:t>n</w:t>
            </w:r>
            <w:r>
              <w:rPr>
                <w:lang w:eastAsia="zh-CN"/>
              </w:rPr>
              <w:t>7</w:t>
            </w:r>
            <w:r>
              <w:rPr>
                <w:lang w:val="sv-SE"/>
              </w:rPr>
              <w:t>A</w:t>
            </w:r>
            <w:r>
              <w:rPr>
                <w:rFonts w:eastAsia="宋体" w:hint="eastAsia"/>
                <w:lang w:eastAsia="zh-CN"/>
              </w:rPr>
              <w:t>-n</w:t>
            </w:r>
            <w:r>
              <w:rPr>
                <w:rFonts w:eastAsia="宋体"/>
                <w:lang w:eastAsia="zh-CN"/>
              </w:rPr>
              <w:t>38</w:t>
            </w:r>
            <w:r>
              <w:rPr>
                <w:rFonts w:eastAsia="宋体" w:hint="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2EA20C" w14:textId="77777777" w:rsidR="00E72713" w:rsidRDefault="00E72713" w:rsidP="00DC70BA">
            <w:pPr>
              <w:pStyle w:val="TAC"/>
              <w:overflowPunct w:val="0"/>
              <w:autoSpaceDE w:val="0"/>
              <w:autoSpaceDN w:val="0"/>
              <w:adjustRightInd w:val="0"/>
              <w:rPr>
                <w:rFonts w:eastAsia="宋体"/>
                <w:lang w:eastAsia="zh-CN"/>
              </w:rPr>
            </w:pPr>
            <w:r>
              <w:rPr>
                <w:lang w:eastAsia="zh-CN"/>
              </w:rPr>
              <w:t>-</w:t>
            </w:r>
          </w:p>
        </w:tc>
        <w:tc>
          <w:tcPr>
            <w:tcW w:w="730" w:type="dxa"/>
            <w:tcBorders>
              <w:left w:val="single" w:sz="4" w:space="0" w:color="auto"/>
              <w:right w:val="single" w:sz="4" w:space="0" w:color="auto"/>
            </w:tcBorders>
            <w:vAlign w:val="center"/>
          </w:tcPr>
          <w:p w14:paraId="680B539D" w14:textId="77777777" w:rsidR="00E72713" w:rsidRDefault="00E72713" w:rsidP="00DC70BA">
            <w:pPr>
              <w:pStyle w:val="TAC"/>
              <w:overflowPunct w:val="0"/>
              <w:autoSpaceDE w:val="0"/>
              <w:autoSpaceDN w:val="0"/>
              <w:adjustRightInd w:val="0"/>
              <w:rPr>
                <w:lang w:eastAsia="zh-CN"/>
              </w:rPr>
            </w:pPr>
            <w:r>
              <w:rPr>
                <w:rFonts w:hint="eastAsia"/>
                <w:lang w:eastAsia="zh-CN"/>
              </w:rPr>
              <w:t>n</w:t>
            </w:r>
            <w:r>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593A327" w14:textId="77777777" w:rsidR="00E72713" w:rsidRDefault="00E72713" w:rsidP="00DC70BA">
            <w:pPr>
              <w:pStyle w:val="TAC"/>
            </w:pPr>
            <w:r>
              <w:t xml:space="preserve">5, </w:t>
            </w:r>
            <w:r>
              <w:rPr>
                <w:rFonts w:hint="eastAsia"/>
              </w:rPr>
              <w:t>1</w:t>
            </w:r>
            <w:r>
              <w:t>0, 15, 20, 30, 40, 50</w:t>
            </w:r>
          </w:p>
        </w:tc>
        <w:tc>
          <w:tcPr>
            <w:tcW w:w="1360" w:type="dxa"/>
            <w:tcBorders>
              <w:left w:val="single" w:sz="4" w:space="0" w:color="auto"/>
              <w:bottom w:val="nil"/>
              <w:right w:val="single" w:sz="4" w:space="0" w:color="auto"/>
            </w:tcBorders>
            <w:shd w:val="clear" w:color="auto" w:fill="auto"/>
            <w:vAlign w:val="center"/>
          </w:tcPr>
          <w:p w14:paraId="5BE6BEF9" w14:textId="77777777" w:rsidR="00E72713" w:rsidRDefault="00E72713" w:rsidP="00DC70BA">
            <w:pPr>
              <w:pStyle w:val="TAC"/>
              <w:overflowPunct w:val="0"/>
              <w:autoSpaceDE w:val="0"/>
              <w:autoSpaceDN w:val="0"/>
              <w:adjustRightInd w:val="0"/>
              <w:rPr>
                <w:lang w:eastAsia="zh-CN"/>
              </w:rPr>
            </w:pPr>
            <w:r>
              <w:rPr>
                <w:rFonts w:hint="eastAsia"/>
                <w:lang w:eastAsia="zh-CN"/>
              </w:rPr>
              <w:t>0</w:t>
            </w:r>
          </w:p>
        </w:tc>
      </w:tr>
      <w:tr w:rsidR="00E72713" w14:paraId="57FBCA7D" w14:textId="77777777" w:rsidTr="00DC70BA">
        <w:trPr>
          <w:trHeight w:val="187"/>
        </w:trPr>
        <w:tc>
          <w:tcPr>
            <w:tcW w:w="1983" w:type="dxa"/>
            <w:tcBorders>
              <w:top w:val="nil"/>
              <w:left w:val="single" w:sz="4" w:space="0" w:color="auto"/>
              <w:bottom w:val="nil"/>
              <w:right w:val="single" w:sz="4" w:space="0" w:color="auto"/>
            </w:tcBorders>
            <w:shd w:val="clear" w:color="auto" w:fill="auto"/>
            <w:vAlign w:val="center"/>
          </w:tcPr>
          <w:p w14:paraId="3257ECC9" w14:textId="77777777" w:rsidR="00E72713" w:rsidRDefault="00E72713" w:rsidP="00DC70BA">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22396E2" w14:textId="77777777" w:rsidR="00E72713" w:rsidRDefault="00E72713" w:rsidP="00DC70BA">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5A606153" w14:textId="77777777" w:rsidR="00E72713" w:rsidRDefault="00E72713" w:rsidP="00DC70BA">
            <w:pPr>
              <w:pStyle w:val="TAC"/>
              <w:overflowPunct w:val="0"/>
              <w:autoSpaceDE w:val="0"/>
              <w:autoSpaceDN w:val="0"/>
              <w:adjustRightInd w:val="0"/>
              <w:rPr>
                <w:lang w:eastAsia="zh-CN"/>
              </w:rPr>
            </w:pPr>
            <w:r>
              <w:rPr>
                <w:rFonts w:hint="eastAsia"/>
                <w:lang w:eastAsia="zh-CN"/>
              </w:rPr>
              <w:t>n</w:t>
            </w:r>
            <w:r>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E82857E" w14:textId="77777777" w:rsidR="00E72713" w:rsidRDefault="00E72713" w:rsidP="00DC70BA">
            <w:pPr>
              <w:pStyle w:val="TAC"/>
            </w:pPr>
            <w:r>
              <w:t xml:space="preserve">5, </w:t>
            </w:r>
            <w:r>
              <w:rPr>
                <w:rFonts w:hint="eastAsia"/>
              </w:rPr>
              <w:t>1</w:t>
            </w:r>
            <w:r>
              <w:t>0, 15, 20, 30, 40, 50</w:t>
            </w:r>
          </w:p>
        </w:tc>
        <w:tc>
          <w:tcPr>
            <w:tcW w:w="1360" w:type="dxa"/>
            <w:tcBorders>
              <w:top w:val="nil"/>
              <w:left w:val="single" w:sz="4" w:space="0" w:color="auto"/>
              <w:bottom w:val="nil"/>
              <w:right w:val="single" w:sz="4" w:space="0" w:color="auto"/>
            </w:tcBorders>
            <w:shd w:val="clear" w:color="auto" w:fill="auto"/>
            <w:vAlign w:val="center"/>
          </w:tcPr>
          <w:p w14:paraId="30481288" w14:textId="77777777" w:rsidR="00E72713" w:rsidRDefault="00E72713" w:rsidP="00DC70BA">
            <w:pPr>
              <w:pStyle w:val="TAC"/>
              <w:overflowPunct w:val="0"/>
              <w:autoSpaceDE w:val="0"/>
              <w:autoSpaceDN w:val="0"/>
              <w:adjustRightInd w:val="0"/>
              <w:rPr>
                <w:lang w:eastAsia="zh-CN"/>
              </w:rPr>
            </w:pPr>
          </w:p>
        </w:tc>
      </w:tr>
      <w:tr w:rsidR="00E72713" w14:paraId="2C60566A" w14:textId="77777777" w:rsidTr="00DC70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940A81" w14:textId="77777777" w:rsidR="00E72713" w:rsidRDefault="00E72713" w:rsidP="00DC70BA">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63E2AF" w14:textId="77777777" w:rsidR="00E72713" w:rsidRDefault="00E72713" w:rsidP="00DC70BA">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2DFC3C1A" w14:textId="77777777" w:rsidR="00E72713" w:rsidRDefault="00E72713" w:rsidP="00DC70BA">
            <w:pPr>
              <w:pStyle w:val="TAC"/>
              <w:overflowPunct w:val="0"/>
              <w:autoSpaceDE w:val="0"/>
              <w:autoSpaceDN w:val="0"/>
              <w:adjustRightInd w:val="0"/>
              <w:rPr>
                <w:lang w:eastAsia="zh-CN"/>
              </w:rPr>
            </w:pPr>
            <w:r>
              <w:rPr>
                <w:rFonts w:hint="eastAsia"/>
                <w:lang w:eastAsia="zh-CN"/>
              </w:rPr>
              <w:t>n</w:t>
            </w:r>
            <w:r>
              <w:rPr>
                <w:lang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409A73D5" w14:textId="77777777" w:rsidR="00E72713" w:rsidRPr="00C85666" w:rsidRDefault="00E72713" w:rsidP="00DC70BA">
            <w:pPr>
              <w:pStyle w:val="TAC"/>
              <w:rPr>
                <w:rFonts w:eastAsia="宋体"/>
                <w:lang w:eastAsia="zh-CN" w:bidi="ar"/>
              </w:rPr>
            </w:pPr>
            <w:r>
              <w:t xml:space="preserve">5, </w:t>
            </w:r>
            <w:r>
              <w:rPr>
                <w:rFonts w:hint="eastAsia"/>
              </w:rPr>
              <w:t>1</w:t>
            </w:r>
            <w:r>
              <w:t>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5A89AD" w14:textId="77777777" w:rsidR="00E72713" w:rsidRDefault="00E72713" w:rsidP="00DC70BA">
            <w:pPr>
              <w:pStyle w:val="TAC"/>
              <w:overflowPunct w:val="0"/>
              <w:autoSpaceDE w:val="0"/>
              <w:autoSpaceDN w:val="0"/>
              <w:adjustRightInd w:val="0"/>
              <w:rPr>
                <w:lang w:eastAsia="zh-CN"/>
              </w:rPr>
            </w:pPr>
          </w:p>
        </w:tc>
      </w:tr>
    </w:tbl>
    <w:p w14:paraId="06DFEC91" w14:textId="77777777" w:rsidR="00E72713" w:rsidRDefault="00E72713" w:rsidP="00E72713">
      <w:pPr>
        <w:pStyle w:val="TH"/>
        <w:sectPr w:rsidR="00E72713">
          <w:pgSz w:w="11906" w:h="16838"/>
          <w:pgMar w:top="567" w:right="1134" w:bottom="709" w:left="1134" w:header="720" w:footer="720" w:gutter="0"/>
          <w:cols w:space="720"/>
          <w:docGrid w:linePitch="272"/>
        </w:sectPr>
      </w:pPr>
    </w:p>
    <w:p w14:paraId="5783202F" w14:textId="49059361" w:rsidR="00E72713" w:rsidRDefault="00E72713" w:rsidP="00E72713">
      <w:pPr>
        <w:pStyle w:val="41"/>
      </w:pPr>
      <w:bookmarkStart w:id="288" w:name="_Toc136288283"/>
      <w:r>
        <w:rPr>
          <w:rFonts w:hint="eastAsia"/>
        </w:rPr>
        <w:lastRenderedPageBreak/>
        <w:t>5.</w:t>
      </w:r>
      <w:r>
        <w:t>25</w:t>
      </w:r>
      <w:r>
        <w:rPr>
          <w:rFonts w:hint="eastAsia"/>
        </w:rPr>
        <w:t>.</w:t>
      </w:r>
      <w:r>
        <w:t>1</w:t>
      </w:r>
      <w:r>
        <w:rPr>
          <w:rFonts w:hint="eastAsia"/>
        </w:rPr>
        <w:t>.3</w:t>
      </w:r>
      <w:r>
        <w:tab/>
      </w:r>
      <w:r w:rsidRPr="000469EC">
        <w:t>∆T</w:t>
      </w:r>
      <w:r w:rsidRPr="000469EC">
        <w:rPr>
          <w:vertAlign w:val="subscript"/>
        </w:rPr>
        <w:t>IB</w:t>
      </w:r>
      <w:r w:rsidRPr="000469EC">
        <w:rPr>
          <w:rFonts w:hint="eastAsia"/>
          <w:vertAlign w:val="subscript"/>
        </w:rPr>
        <w:t>,c</w:t>
      </w:r>
      <w:r w:rsidRPr="000469EC">
        <w:t xml:space="preserve"> and ∆R</w:t>
      </w:r>
      <w:r w:rsidRPr="000469EC">
        <w:rPr>
          <w:vertAlign w:val="subscript"/>
        </w:rPr>
        <w:t>IB</w:t>
      </w:r>
      <w:r w:rsidRPr="000469EC">
        <w:rPr>
          <w:rFonts w:hint="eastAsia"/>
          <w:vertAlign w:val="subscript"/>
        </w:rPr>
        <w:t>,c</w:t>
      </w:r>
      <w:r w:rsidRPr="000469EC">
        <w:t xml:space="preserve"> values</w:t>
      </w:r>
      <w:bookmarkEnd w:id="288"/>
    </w:p>
    <w:p w14:paraId="5C769D0A" w14:textId="77777777" w:rsidR="00E72713" w:rsidRDefault="00E72713" w:rsidP="00E72713">
      <w:r>
        <w:t xml:space="preserve">For </w:t>
      </w:r>
      <w:r>
        <w:rPr>
          <w:lang w:eastAsia="zh-CN"/>
        </w:rPr>
        <w:t>CA_n3</w:t>
      </w:r>
      <w:r>
        <w:t>-n7</w:t>
      </w:r>
      <w:r>
        <w:rPr>
          <w:lang w:eastAsia="zh-CN"/>
        </w:rPr>
        <w:t>-</w:t>
      </w:r>
      <w:r>
        <w:rPr>
          <w:rFonts w:hint="eastAsia"/>
          <w:lang w:eastAsia="zh-CN"/>
        </w:rPr>
        <w:t>n</w:t>
      </w:r>
      <w:r>
        <w:rPr>
          <w:lang w:eastAsia="zh-CN"/>
        </w:rPr>
        <w:t>38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D67A9D">
        <w:rPr>
          <w:rFonts w:ascii="Arial" w:hAnsi="Arial"/>
          <w:sz w:val="18"/>
          <w:szCs w:val="18"/>
          <w:lang w:eastAsia="fi-FI"/>
        </w:rPr>
        <w:t>DC_3_n7</w:t>
      </w:r>
      <w:r>
        <w:t xml:space="preserve"> and are given in the tables below.</w:t>
      </w:r>
    </w:p>
    <w:p w14:paraId="4D736D09" w14:textId="3E79A7B0" w:rsidR="00E72713" w:rsidRDefault="00E72713" w:rsidP="00E72713">
      <w:pPr>
        <w:pStyle w:val="TH"/>
        <w:rPr>
          <w:rFonts w:cs="Arial"/>
        </w:rPr>
      </w:pPr>
      <w:r>
        <w:rPr>
          <w:rFonts w:cs="Arial"/>
        </w:rPr>
        <w:t xml:space="preserve">Table </w:t>
      </w:r>
      <w:r>
        <w:rPr>
          <w:rFonts w:cs="Arial" w:hint="eastAsia"/>
        </w:rPr>
        <w:t>5.</w:t>
      </w:r>
      <w:r>
        <w:rPr>
          <w:rFonts w:cs="Arial"/>
        </w:rPr>
        <w:t>25.1.3-1: ΔT</w:t>
      </w:r>
      <w:r w:rsidRPr="000469EC">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E72713" w14:paraId="251FDC8E" w14:textId="77777777" w:rsidTr="00DC70BA">
        <w:trPr>
          <w:jc w:val="center"/>
        </w:trPr>
        <w:tc>
          <w:tcPr>
            <w:tcW w:w="2336" w:type="dxa"/>
            <w:vMerge w:val="restart"/>
            <w:tcBorders>
              <w:top w:val="single" w:sz="4" w:space="0" w:color="auto"/>
              <w:left w:val="single" w:sz="4" w:space="0" w:color="auto"/>
              <w:right w:val="single" w:sz="4" w:space="0" w:color="auto"/>
            </w:tcBorders>
          </w:tcPr>
          <w:p w14:paraId="602ADB64" w14:textId="77777777" w:rsidR="00E72713" w:rsidRDefault="00E72713" w:rsidP="00DC70BA">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72F8576" w14:textId="77777777" w:rsidR="00E72713" w:rsidRDefault="00E72713" w:rsidP="00DC70BA">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E72713" w14:paraId="5B64CBD7" w14:textId="77777777" w:rsidTr="00DC70BA">
        <w:trPr>
          <w:jc w:val="center"/>
        </w:trPr>
        <w:tc>
          <w:tcPr>
            <w:tcW w:w="2336" w:type="dxa"/>
            <w:vMerge/>
            <w:tcBorders>
              <w:left w:val="single" w:sz="4" w:space="0" w:color="auto"/>
              <w:bottom w:val="single" w:sz="4" w:space="0" w:color="auto"/>
              <w:right w:val="single" w:sz="4" w:space="0" w:color="auto"/>
            </w:tcBorders>
          </w:tcPr>
          <w:p w14:paraId="525D0183" w14:textId="77777777" w:rsidR="00E72713" w:rsidRDefault="00E72713" w:rsidP="00DC70BA">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50FD4D5" w14:textId="77777777" w:rsidR="00E72713" w:rsidRDefault="00E72713" w:rsidP="00DC70BA">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E72713" w14:paraId="5F7A8392" w14:textId="77777777" w:rsidTr="00DC70B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4ECD67D" w14:textId="77777777" w:rsidR="00E72713" w:rsidRDefault="00E72713" w:rsidP="00DC70BA">
            <w:pPr>
              <w:keepNext/>
              <w:keepLines/>
              <w:spacing w:after="0"/>
              <w:jc w:val="center"/>
              <w:rPr>
                <w:rFonts w:ascii="Arial" w:eastAsia="宋体"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n3</w:t>
            </w:r>
            <w:r>
              <w:rPr>
                <w:rFonts w:ascii="Arial" w:eastAsia="等线" w:hAnsi="Arial"/>
                <w:sz w:val="18"/>
                <w:lang w:val="sv-SE" w:eastAsia="ja-JP"/>
              </w:rPr>
              <w:t>-</w:t>
            </w:r>
            <w:r>
              <w:rPr>
                <w:rFonts w:ascii="Arial" w:eastAsia="等线" w:hAnsi="Arial"/>
                <w:sz w:val="18"/>
                <w:lang w:val="en-US" w:eastAsia="zh-CN"/>
              </w:rPr>
              <w:t>n7</w:t>
            </w:r>
            <w:r>
              <w:rPr>
                <w:rFonts w:ascii="Arial" w:eastAsia="等线" w:hAnsi="Arial"/>
                <w:sz w:val="18"/>
                <w:lang w:val="sv-SE" w:eastAsia="zh-CN"/>
              </w:rPr>
              <w:t>-n38</w:t>
            </w:r>
          </w:p>
        </w:tc>
        <w:tc>
          <w:tcPr>
            <w:tcW w:w="1968" w:type="dxa"/>
            <w:tcBorders>
              <w:top w:val="single" w:sz="4" w:space="0" w:color="auto"/>
              <w:left w:val="single" w:sz="4" w:space="0" w:color="auto"/>
              <w:bottom w:val="single" w:sz="4" w:space="0" w:color="auto"/>
              <w:right w:val="single" w:sz="4" w:space="0" w:color="auto"/>
            </w:tcBorders>
            <w:vAlign w:val="center"/>
          </w:tcPr>
          <w:p w14:paraId="4CED5C04" w14:textId="77777777" w:rsidR="00E72713" w:rsidRDefault="00E72713" w:rsidP="00DC70BA">
            <w:pPr>
              <w:keepNext/>
              <w:keepLines/>
              <w:spacing w:after="0"/>
              <w:jc w:val="center"/>
              <w:rPr>
                <w:rFonts w:ascii="Arial" w:eastAsia="宋体" w:hAnsi="Arial"/>
                <w:sz w:val="18"/>
                <w:lang w:val="en-US" w:eastAsia="zh-CN"/>
              </w:rPr>
            </w:pPr>
            <w:r>
              <w:rPr>
                <w:rFonts w:ascii="Arial" w:eastAsia="等线"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8EFE0CA" w14:textId="77777777" w:rsidR="00E72713" w:rsidRDefault="00E72713" w:rsidP="00DC70BA">
            <w:pPr>
              <w:keepNext/>
              <w:keepLines/>
              <w:spacing w:after="0"/>
              <w:jc w:val="center"/>
              <w:rPr>
                <w:rFonts w:ascii="Arial" w:eastAsia="宋体" w:hAnsi="Arial"/>
                <w:sz w:val="18"/>
                <w:lang w:val="en-US" w:eastAsia="zh-CN"/>
              </w:rPr>
            </w:pPr>
            <w:r>
              <w:rPr>
                <w:rFonts w:ascii="Arial" w:eastAsia="等线" w:hAnsi="Arial" w:cs="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58F8F55" w14:textId="77777777" w:rsidR="00E72713" w:rsidRDefault="00E72713" w:rsidP="00DC70BA">
            <w:pPr>
              <w:keepNext/>
              <w:keepLines/>
              <w:spacing w:after="0"/>
              <w:jc w:val="center"/>
              <w:rPr>
                <w:rFonts w:ascii="Arial" w:eastAsia="宋体" w:hAnsi="Arial"/>
                <w:sz w:val="18"/>
                <w:lang w:val="en-US" w:eastAsia="zh-CN"/>
              </w:rPr>
            </w:pPr>
            <w:r>
              <w:rPr>
                <w:rFonts w:ascii="Arial" w:eastAsia="宋体" w:hAnsi="Arial" w:hint="eastAsia"/>
                <w:sz w:val="18"/>
                <w:lang w:val="en-US" w:eastAsia="zh-CN"/>
              </w:rPr>
              <w:t>0.</w:t>
            </w:r>
            <w:r>
              <w:rPr>
                <w:rFonts w:ascii="Arial" w:eastAsia="宋体" w:hAnsi="Arial"/>
                <w:sz w:val="18"/>
                <w:lang w:val="en-US" w:eastAsia="zh-CN"/>
              </w:rPr>
              <w:t>5</w:t>
            </w:r>
          </w:p>
        </w:tc>
      </w:tr>
      <w:tr w:rsidR="00E72713" w14:paraId="035FFBA5" w14:textId="77777777" w:rsidTr="00DC70BA">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7A16741E" w14:textId="77777777" w:rsidR="00E72713" w:rsidRPr="00901DE9" w:rsidRDefault="00E72713" w:rsidP="00DC70BA">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4A719B4F" w14:textId="77777777" w:rsidR="00E72713" w:rsidRDefault="00E72713" w:rsidP="00DC70BA">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1445A988" w14:textId="18EEE905" w:rsidR="00E72713" w:rsidRDefault="00E72713" w:rsidP="00E72713">
      <w:pPr>
        <w:pStyle w:val="TH"/>
      </w:pPr>
      <w:r>
        <w:rPr>
          <w:rFonts w:cs="Arial"/>
        </w:rPr>
        <w:t>Table 5.25.1.3-2: ΔR</w:t>
      </w:r>
      <w:r w:rsidRPr="000469EC">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E72713" w:rsidRPr="00F92868" w14:paraId="4F18B52C" w14:textId="77777777" w:rsidTr="00DC70BA">
        <w:trPr>
          <w:trHeight w:val="187"/>
          <w:jc w:val="center"/>
        </w:trPr>
        <w:tc>
          <w:tcPr>
            <w:tcW w:w="1594" w:type="dxa"/>
            <w:vMerge w:val="restart"/>
          </w:tcPr>
          <w:p w14:paraId="4F858FE9" w14:textId="77777777" w:rsidR="00E72713" w:rsidRPr="00F92868" w:rsidRDefault="00E72713" w:rsidP="00DC70BA">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51EEBEC0" w14:textId="77777777" w:rsidR="00E72713" w:rsidRPr="00F92868" w:rsidRDefault="00E72713" w:rsidP="00DC70BA">
            <w:pPr>
              <w:keepNext/>
              <w:keepLines/>
              <w:spacing w:after="0"/>
              <w:jc w:val="center"/>
              <w:rPr>
                <w:rFonts w:ascii="Arial" w:eastAsia="等线" w:hAnsi="Arial"/>
                <w:b/>
                <w:sz w:val="18"/>
              </w:rPr>
            </w:pPr>
            <w:r w:rsidRPr="00901DE9">
              <w:rPr>
                <w:rFonts w:ascii="Arial" w:eastAsia="等线" w:hAnsi="Arial"/>
                <w:b/>
                <w:sz w:val="18"/>
              </w:rPr>
              <w:t>ΔR</w:t>
            </w:r>
            <w:r w:rsidRPr="00901DE9">
              <w:rPr>
                <w:rFonts w:ascii="Arial" w:eastAsia="等线" w:hAnsi="Arial"/>
                <w:b/>
                <w:sz w:val="18"/>
                <w:vertAlign w:val="subscript"/>
              </w:rPr>
              <w:t>IB,c</w:t>
            </w:r>
            <w:r w:rsidRPr="00901DE9">
              <w:rPr>
                <w:rFonts w:ascii="Arial" w:eastAsia="等线" w:hAnsi="Arial"/>
                <w:b/>
                <w:sz w:val="18"/>
              </w:rPr>
              <w:t xml:space="preserve"> for NR bands (dB)</w:t>
            </w:r>
            <w:r w:rsidRPr="00901DE9">
              <w:rPr>
                <w:rFonts w:ascii="Arial" w:eastAsia="等线" w:hAnsi="Arial"/>
                <w:b/>
                <w:sz w:val="18"/>
                <w:vertAlign w:val="superscript"/>
              </w:rPr>
              <w:t>9</w:t>
            </w:r>
          </w:p>
        </w:tc>
      </w:tr>
      <w:tr w:rsidR="00E72713" w:rsidRPr="00F92868" w14:paraId="607C99BA" w14:textId="77777777" w:rsidTr="00DC70BA">
        <w:trPr>
          <w:trHeight w:val="187"/>
          <w:jc w:val="center"/>
        </w:trPr>
        <w:tc>
          <w:tcPr>
            <w:tcW w:w="1594" w:type="dxa"/>
            <w:vMerge/>
            <w:tcBorders>
              <w:bottom w:val="single" w:sz="4" w:space="0" w:color="auto"/>
            </w:tcBorders>
          </w:tcPr>
          <w:p w14:paraId="01EB48A2" w14:textId="77777777" w:rsidR="00E72713" w:rsidRPr="00F92868" w:rsidRDefault="00E72713" w:rsidP="00DC70BA">
            <w:pPr>
              <w:keepNext/>
              <w:keepLines/>
              <w:spacing w:after="0"/>
              <w:jc w:val="center"/>
              <w:rPr>
                <w:rFonts w:ascii="Arial" w:eastAsia="等线" w:hAnsi="Arial"/>
                <w:b/>
                <w:sz w:val="18"/>
              </w:rPr>
            </w:pPr>
          </w:p>
        </w:tc>
        <w:tc>
          <w:tcPr>
            <w:tcW w:w="5845" w:type="dxa"/>
            <w:gridSpan w:val="3"/>
            <w:vAlign w:val="center"/>
          </w:tcPr>
          <w:p w14:paraId="3A4E14B1" w14:textId="77777777" w:rsidR="00E72713" w:rsidRPr="00F92868" w:rsidRDefault="00E72713" w:rsidP="00DC70BA">
            <w:pPr>
              <w:keepNext/>
              <w:keepLines/>
              <w:spacing w:after="0"/>
              <w:jc w:val="center"/>
              <w:rPr>
                <w:rFonts w:ascii="Arial" w:eastAsia="等线" w:hAnsi="Arial"/>
                <w:b/>
                <w:sz w:val="18"/>
              </w:rPr>
            </w:pPr>
            <w:r w:rsidRPr="00901DE9">
              <w:rPr>
                <w:rFonts w:ascii="Arial" w:eastAsia="等线" w:hAnsi="Arial"/>
                <w:b/>
                <w:sz w:val="18"/>
              </w:rPr>
              <w:t>Component band in order of bands in configuration</w:t>
            </w:r>
            <w:r w:rsidRPr="00901DE9">
              <w:rPr>
                <w:rFonts w:ascii="Arial" w:eastAsia="等线" w:hAnsi="Arial"/>
                <w:b/>
                <w:sz w:val="18"/>
                <w:vertAlign w:val="superscript"/>
              </w:rPr>
              <w:t>10</w:t>
            </w:r>
          </w:p>
        </w:tc>
      </w:tr>
      <w:tr w:rsidR="00E72713" w:rsidRPr="00F92868" w14:paraId="111E4C9F" w14:textId="77777777" w:rsidTr="00DC70BA">
        <w:trPr>
          <w:trHeight w:val="187"/>
          <w:jc w:val="center"/>
        </w:trPr>
        <w:tc>
          <w:tcPr>
            <w:tcW w:w="1594" w:type="dxa"/>
            <w:shd w:val="clear" w:color="auto" w:fill="auto"/>
          </w:tcPr>
          <w:p w14:paraId="272253BB" w14:textId="77777777" w:rsidR="00E72713" w:rsidRPr="00F92868" w:rsidRDefault="00E72713" w:rsidP="00DC70BA">
            <w:pPr>
              <w:keepNext/>
              <w:keepLines/>
              <w:spacing w:after="0"/>
              <w:jc w:val="center"/>
              <w:rPr>
                <w:rFonts w:ascii="Arial" w:eastAsia="等线" w:hAnsi="Arial"/>
                <w:sz w:val="18"/>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n3</w:t>
            </w:r>
            <w:r>
              <w:rPr>
                <w:rFonts w:ascii="Arial" w:eastAsia="等线" w:hAnsi="Arial"/>
                <w:sz w:val="18"/>
                <w:lang w:val="sv-SE" w:eastAsia="ja-JP"/>
              </w:rPr>
              <w:t>-</w:t>
            </w:r>
            <w:r>
              <w:rPr>
                <w:rFonts w:ascii="Arial" w:eastAsia="等线" w:hAnsi="Arial"/>
                <w:sz w:val="18"/>
                <w:lang w:val="en-US" w:eastAsia="zh-CN"/>
              </w:rPr>
              <w:t>n7</w:t>
            </w:r>
            <w:r>
              <w:rPr>
                <w:rFonts w:ascii="Arial" w:eastAsia="等线" w:hAnsi="Arial"/>
                <w:sz w:val="18"/>
                <w:lang w:val="sv-SE" w:eastAsia="zh-CN"/>
              </w:rPr>
              <w:t>-n38</w:t>
            </w:r>
          </w:p>
        </w:tc>
        <w:tc>
          <w:tcPr>
            <w:tcW w:w="1948" w:type="dxa"/>
            <w:vAlign w:val="center"/>
          </w:tcPr>
          <w:p w14:paraId="6AF2FAA2" w14:textId="77777777" w:rsidR="00E72713" w:rsidRPr="00F92868" w:rsidRDefault="00E72713" w:rsidP="00DC70BA">
            <w:pPr>
              <w:keepNext/>
              <w:keepLines/>
              <w:spacing w:after="0"/>
              <w:jc w:val="center"/>
              <w:rPr>
                <w:rFonts w:ascii="Arial" w:eastAsia="等线" w:hAnsi="Arial"/>
                <w:sz w:val="18"/>
                <w:lang w:eastAsia="zh-CN"/>
              </w:rPr>
            </w:pPr>
            <w:r>
              <w:rPr>
                <w:rFonts w:ascii="Arial" w:eastAsia="等线" w:hAnsi="Arial"/>
                <w:color w:val="000000"/>
                <w:sz w:val="18"/>
                <w:lang w:val="en-US" w:eastAsia="zh-CN"/>
              </w:rPr>
              <w:t>-</w:t>
            </w:r>
          </w:p>
        </w:tc>
        <w:tc>
          <w:tcPr>
            <w:tcW w:w="1948" w:type="dxa"/>
            <w:vAlign w:val="center"/>
          </w:tcPr>
          <w:p w14:paraId="0686008E" w14:textId="77777777" w:rsidR="00E72713" w:rsidRPr="00F92868" w:rsidRDefault="00E72713" w:rsidP="00DC70BA">
            <w:pPr>
              <w:keepNext/>
              <w:keepLines/>
              <w:spacing w:after="0"/>
              <w:jc w:val="center"/>
              <w:rPr>
                <w:rFonts w:ascii="Arial" w:eastAsia="等线" w:hAnsi="Arial"/>
                <w:sz w:val="18"/>
                <w:lang w:eastAsia="zh-CN"/>
              </w:rPr>
            </w:pPr>
            <w:r>
              <w:rPr>
                <w:rFonts w:ascii="Arial" w:eastAsia="等线" w:hAnsi="Arial"/>
                <w:sz w:val="18"/>
                <w:lang w:eastAsia="zh-CN"/>
              </w:rPr>
              <w:t>-</w:t>
            </w:r>
          </w:p>
        </w:tc>
        <w:tc>
          <w:tcPr>
            <w:tcW w:w="1949" w:type="dxa"/>
            <w:vAlign w:val="center"/>
          </w:tcPr>
          <w:p w14:paraId="5DD00A0C" w14:textId="77777777" w:rsidR="00E72713" w:rsidRPr="00F92868" w:rsidRDefault="00E72713" w:rsidP="00DC70BA">
            <w:pPr>
              <w:keepNext/>
              <w:keepLines/>
              <w:spacing w:after="0"/>
              <w:jc w:val="center"/>
              <w:rPr>
                <w:rFonts w:ascii="Arial" w:eastAsia="等线" w:hAnsi="Arial"/>
                <w:sz w:val="18"/>
                <w:lang w:eastAsia="zh-CN"/>
              </w:rPr>
            </w:pPr>
            <w:r>
              <w:rPr>
                <w:rFonts w:ascii="Arial" w:eastAsia="等线" w:hAnsi="Arial"/>
                <w:color w:val="000000"/>
                <w:sz w:val="18"/>
                <w:lang w:val="en-US" w:eastAsia="zh-CN"/>
              </w:rPr>
              <w:t>-</w:t>
            </w:r>
          </w:p>
        </w:tc>
      </w:tr>
      <w:tr w:rsidR="00E72713" w:rsidRPr="00F92868" w14:paraId="7CCBF88E" w14:textId="77777777" w:rsidTr="00DC70BA">
        <w:trPr>
          <w:trHeight w:val="187"/>
          <w:jc w:val="center"/>
        </w:trPr>
        <w:tc>
          <w:tcPr>
            <w:tcW w:w="7439" w:type="dxa"/>
            <w:gridSpan w:val="4"/>
            <w:tcBorders>
              <w:bottom w:val="single" w:sz="4" w:space="0" w:color="auto"/>
            </w:tcBorders>
            <w:shd w:val="clear" w:color="auto" w:fill="auto"/>
          </w:tcPr>
          <w:p w14:paraId="526E3691" w14:textId="77777777" w:rsidR="00E72713" w:rsidRPr="00901DE9" w:rsidRDefault="00E72713" w:rsidP="00DC70BA">
            <w:pPr>
              <w:keepLines/>
              <w:spacing w:after="0"/>
              <w:ind w:left="870" w:hanging="870"/>
              <w:rPr>
                <w:rFonts w:eastAsia="等线" w:cs="Arial"/>
                <w:lang w:eastAsia="ja-JP"/>
              </w:rPr>
            </w:pPr>
            <w:r w:rsidRPr="00901DE9">
              <w:rPr>
                <w:rFonts w:ascii="Arial" w:eastAsia="等线" w:hAnsi="Arial" w:cs="Arial"/>
                <w:sz w:val="18"/>
                <w:lang w:eastAsia="ja-JP"/>
              </w:rPr>
              <w:t>NOTE 9:</w:t>
            </w:r>
            <w:r w:rsidRPr="00901DE9">
              <w:rPr>
                <w:rFonts w:ascii="Arial" w:eastAsia="等线" w:hAnsi="Arial" w:cs="Arial"/>
                <w:sz w:val="18"/>
                <w:lang w:eastAsia="ja-JP"/>
              </w:rPr>
              <w:tab/>
              <w:t xml:space="preserve"> “-” denotes ΔR</w:t>
            </w:r>
            <w:r w:rsidRPr="00901DE9">
              <w:rPr>
                <w:rFonts w:ascii="Arial" w:eastAsia="等线" w:hAnsi="Arial" w:cs="Arial"/>
                <w:sz w:val="18"/>
                <w:vertAlign w:val="subscript"/>
                <w:lang w:eastAsia="ja-JP"/>
              </w:rPr>
              <w:t>IB,c</w:t>
            </w:r>
            <w:r w:rsidRPr="00901DE9">
              <w:rPr>
                <w:rFonts w:ascii="Arial" w:eastAsia="等线" w:hAnsi="Arial" w:cs="Arial"/>
                <w:sz w:val="18"/>
                <w:lang w:eastAsia="ja-JP"/>
              </w:rPr>
              <w:t xml:space="preserve"> = 0.</w:t>
            </w:r>
          </w:p>
          <w:p w14:paraId="69304B77" w14:textId="77777777" w:rsidR="00E72713" w:rsidRDefault="00E72713" w:rsidP="00DC70BA">
            <w:pPr>
              <w:keepLines/>
              <w:spacing w:after="0"/>
              <w:ind w:left="870" w:hanging="870"/>
              <w:rPr>
                <w:rFonts w:ascii="Arial" w:eastAsia="等线" w:hAnsi="Arial"/>
                <w:color w:val="000000"/>
                <w:sz w:val="18"/>
                <w:lang w:val="en-US" w:eastAsia="zh-CN"/>
              </w:rPr>
            </w:pPr>
            <w:r w:rsidRPr="00901DE9">
              <w:rPr>
                <w:rFonts w:ascii="Arial" w:eastAsia="等线" w:hAnsi="Arial" w:cs="Arial"/>
                <w:sz w:val="18"/>
                <w:lang w:eastAsia="ja-JP"/>
              </w:rPr>
              <w:t>NOTE 10:</w:t>
            </w:r>
            <w:r w:rsidRPr="00901DE9">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901DE9">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901DE9">
              <w:rPr>
                <w:rFonts w:ascii="Arial" w:eastAsia="等线" w:hAnsi="Arial" w:cs="Arial"/>
                <w:sz w:val="18"/>
                <w:lang w:eastAsia="ja-JP"/>
              </w:rPr>
              <w:t>.</w:t>
            </w:r>
          </w:p>
        </w:tc>
      </w:tr>
    </w:tbl>
    <w:p w14:paraId="74EDC4DF" w14:textId="77777777" w:rsidR="00F8277A" w:rsidRDefault="00F8277A" w:rsidP="00AC4AB0">
      <w:pPr>
        <w:rPr>
          <w:b/>
          <w:color w:val="0070C0"/>
          <w:sz w:val="32"/>
          <w:szCs w:val="32"/>
        </w:rPr>
      </w:pPr>
    </w:p>
    <w:p w14:paraId="0E541DF2" w14:textId="7889DEDC" w:rsidR="004F466A" w:rsidRDefault="004F466A" w:rsidP="004F466A">
      <w:pPr>
        <w:pStyle w:val="21"/>
      </w:pPr>
      <w:bookmarkStart w:id="289" w:name="_Toc136288284"/>
      <w:r>
        <w:rPr>
          <w:rFonts w:hint="eastAsia"/>
        </w:rPr>
        <w:t>5.26</w:t>
      </w:r>
      <w:r w:rsidRPr="000469EC">
        <w:tab/>
      </w:r>
      <w:r>
        <w:rPr>
          <w:rFonts w:hint="eastAsia"/>
        </w:rPr>
        <w:t>CA_n</w:t>
      </w:r>
      <w:r>
        <w:t>3</w:t>
      </w:r>
      <w:r>
        <w:rPr>
          <w:rFonts w:hint="eastAsia"/>
        </w:rPr>
        <w:t>-n</w:t>
      </w:r>
      <w:r>
        <w:t>28</w:t>
      </w:r>
      <w:r>
        <w:rPr>
          <w:rFonts w:hint="eastAsia"/>
        </w:rPr>
        <w:t>-n</w:t>
      </w:r>
      <w:r>
        <w:t>38</w:t>
      </w:r>
      <w:bookmarkEnd w:id="289"/>
    </w:p>
    <w:p w14:paraId="4C0D784C" w14:textId="306EE67C" w:rsidR="004F466A" w:rsidRPr="00A20126" w:rsidRDefault="004F466A" w:rsidP="004F466A">
      <w:pPr>
        <w:pStyle w:val="31"/>
      </w:pPr>
      <w:bookmarkStart w:id="290" w:name="_Toc136288285"/>
      <w:r>
        <w:t>5.26.1</w:t>
      </w:r>
      <w:r>
        <w:tab/>
        <w:t>Common for 1 band UL and 2 bands UL CA</w:t>
      </w:r>
      <w:bookmarkEnd w:id="290"/>
    </w:p>
    <w:p w14:paraId="3BCCDBF8" w14:textId="6FE1859E" w:rsidR="004F466A" w:rsidRDefault="004F466A" w:rsidP="004F466A">
      <w:pPr>
        <w:pStyle w:val="41"/>
      </w:pPr>
      <w:bookmarkStart w:id="291" w:name="_Toc136288286"/>
      <w:r>
        <w:rPr>
          <w:rFonts w:hint="eastAsia"/>
        </w:rPr>
        <w:t>5.26.1</w:t>
      </w:r>
      <w:r>
        <w:t>.1</w:t>
      </w:r>
      <w:r>
        <w:tab/>
        <w:t xml:space="preserve">Operating bands for </w:t>
      </w:r>
      <w:r>
        <w:rPr>
          <w:rFonts w:hint="eastAsia"/>
        </w:rPr>
        <w:t>CA</w:t>
      </w:r>
      <w:bookmarkEnd w:id="291"/>
    </w:p>
    <w:p w14:paraId="3D1F8333" w14:textId="04221075" w:rsidR="004F466A" w:rsidRPr="000469EC" w:rsidRDefault="004F466A" w:rsidP="004F466A">
      <w:pPr>
        <w:pStyle w:val="TH"/>
        <w:rPr>
          <w:rFonts w:cs="Arial"/>
        </w:rPr>
      </w:pPr>
      <w:r>
        <w:rPr>
          <w:rFonts w:cs="Arial"/>
        </w:rPr>
        <w:t>Table 5.26.1.1-1</w:t>
      </w:r>
      <w:r w:rsidRPr="000469EC">
        <w:rPr>
          <w:rFonts w:cs="Arial"/>
        </w:rPr>
        <w:t>: Inter-band CA operating bands involving FR1 (three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4F466A" w14:paraId="1002AB3F" w14:textId="77777777" w:rsidTr="00DC70BA">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7CF907A7" w14:textId="77777777" w:rsidR="004F466A" w:rsidRDefault="004F466A" w:rsidP="00DC70BA">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78A7807C" w14:textId="77777777" w:rsidR="004F466A" w:rsidRDefault="004F466A" w:rsidP="00DC70BA">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4CF907C3" w14:textId="77777777" w:rsidR="004F466A" w:rsidRDefault="004F466A" w:rsidP="00DC70BA">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08ABA147" w14:textId="77777777" w:rsidR="004F466A" w:rsidRDefault="004F466A" w:rsidP="00DC70BA">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3B56E7AD" w14:textId="77777777" w:rsidR="004F466A" w:rsidRDefault="004F466A" w:rsidP="00DC70BA">
            <w:pPr>
              <w:keepNext/>
              <w:keepLines/>
              <w:spacing w:after="0"/>
              <w:jc w:val="center"/>
              <w:rPr>
                <w:rFonts w:ascii="Arial" w:hAnsi="Arial"/>
                <w:b/>
                <w:color w:val="000000"/>
                <w:sz w:val="18"/>
              </w:rPr>
            </w:pPr>
            <w:r>
              <w:rPr>
                <w:rFonts w:ascii="Arial" w:hAnsi="Arial"/>
                <w:b/>
                <w:color w:val="000000"/>
                <w:sz w:val="18"/>
              </w:rPr>
              <w:t>Duplex Mode</w:t>
            </w:r>
          </w:p>
        </w:tc>
      </w:tr>
      <w:tr w:rsidR="004F466A" w14:paraId="23ECD527" w14:textId="77777777" w:rsidTr="00DC70BA">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7049BB" w14:textId="77777777" w:rsidR="004F466A" w:rsidRDefault="004F466A" w:rsidP="00DC70BA">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C96D77" w14:textId="77777777" w:rsidR="004F466A" w:rsidRDefault="004F466A" w:rsidP="00DC70BA">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59794299" w14:textId="77777777" w:rsidR="004F466A" w:rsidRDefault="004F466A" w:rsidP="00DC70BA">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BFCD5A7" w14:textId="77777777" w:rsidR="004F466A" w:rsidRDefault="004F466A" w:rsidP="00DC70BA">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9D3AFD" w14:textId="77777777" w:rsidR="004F466A" w:rsidRDefault="004F466A" w:rsidP="00DC70BA">
            <w:pPr>
              <w:spacing w:after="0"/>
              <w:rPr>
                <w:rFonts w:ascii="Arial" w:hAnsi="Arial"/>
                <w:b/>
                <w:color w:val="000000"/>
                <w:sz w:val="18"/>
              </w:rPr>
            </w:pPr>
          </w:p>
        </w:tc>
      </w:tr>
      <w:tr w:rsidR="004F466A" w14:paraId="4FB9E6C2" w14:textId="77777777" w:rsidTr="00DC70BA">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B9F975" w14:textId="77777777" w:rsidR="004F466A" w:rsidRDefault="004F466A" w:rsidP="00DC70BA">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A3D180" w14:textId="77777777" w:rsidR="004F466A" w:rsidRDefault="004F466A" w:rsidP="00DC70BA">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23A8E6BB" w14:textId="77777777" w:rsidR="004F466A" w:rsidRDefault="004F466A" w:rsidP="00DC70BA">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21A8557F" w14:textId="77777777" w:rsidR="004F466A" w:rsidRDefault="004F466A" w:rsidP="00DC70BA">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4C081" w14:textId="77777777" w:rsidR="004F466A" w:rsidRDefault="004F466A" w:rsidP="00DC70BA">
            <w:pPr>
              <w:spacing w:after="0"/>
              <w:rPr>
                <w:rFonts w:ascii="Arial" w:hAnsi="Arial"/>
                <w:b/>
                <w:color w:val="000000"/>
                <w:sz w:val="18"/>
              </w:rPr>
            </w:pPr>
          </w:p>
        </w:tc>
      </w:tr>
      <w:tr w:rsidR="004F466A" w14:paraId="017E76ED" w14:textId="77777777" w:rsidTr="00DC70BA">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29D68EC6" w14:textId="77777777" w:rsidR="004F466A" w:rsidRPr="00050EB8" w:rsidRDefault="004F466A" w:rsidP="00DC70BA">
            <w:pPr>
              <w:keepNext/>
              <w:keepLines/>
              <w:spacing w:after="0"/>
              <w:jc w:val="center"/>
              <w:rPr>
                <w:rFonts w:ascii="Arial" w:hAnsi="Arial"/>
                <w:color w:val="000000"/>
                <w:sz w:val="18"/>
                <w:lang w:eastAsia="zh-CN"/>
              </w:rPr>
            </w:pPr>
            <w:r w:rsidRPr="009B4792">
              <w:rPr>
                <w:rFonts w:ascii="Arial" w:eastAsia="宋体" w:hAnsi="Arial"/>
                <w:color w:val="000000"/>
                <w:sz w:val="18"/>
                <w:lang w:eastAsia="zh-CN"/>
              </w:rPr>
              <w:t>CA_n</w:t>
            </w:r>
            <w:r>
              <w:rPr>
                <w:rFonts w:ascii="Arial" w:eastAsia="宋体" w:hAnsi="Arial"/>
                <w:color w:val="000000"/>
                <w:sz w:val="18"/>
                <w:lang w:eastAsia="zh-CN"/>
              </w:rPr>
              <w:t>3</w:t>
            </w:r>
            <w:r w:rsidRPr="009B4792">
              <w:rPr>
                <w:rFonts w:ascii="Arial" w:eastAsia="宋体" w:hAnsi="Arial"/>
                <w:color w:val="000000"/>
                <w:sz w:val="18"/>
                <w:lang w:eastAsia="zh-CN"/>
              </w:rPr>
              <w:t>-n</w:t>
            </w:r>
            <w:r>
              <w:rPr>
                <w:rFonts w:ascii="Arial" w:eastAsia="宋体" w:hAnsi="Arial"/>
                <w:color w:val="000000"/>
                <w:sz w:val="18"/>
                <w:lang w:eastAsia="zh-CN"/>
              </w:rPr>
              <w:t>28</w:t>
            </w:r>
            <w:r w:rsidRPr="009B4792">
              <w:rPr>
                <w:rFonts w:ascii="Arial" w:eastAsia="宋体" w:hAnsi="Arial"/>
                <w:color w:val="000000"/>
                <w:sz w:val="18"/>
                <w:lang w:eastAsia="zh-CN"/>
              </w:rPr>
              <w:t>-n</w:t>
            </w:r>
            <w:r>
              <w:rPr>
                <w:rFonts w:ascii="Arial" w:eastAsia="宋体" w:hAnsi="Arial"/>
                <w:color w:val="000000"/>
                <w:sz w:val="18"/>
                <w:lang w:eastAsia="zh-CN"/>
              </w:rPr>
              <w:t>38</w:t>
            </w:r>
          </w:p>
        </w:tc>
        <w:tc>
          <w:tcPr>
            <w:tcW w:w="1067" w:type="dxa"/>
            <w:tcBorders>
              <w:top w:val="single" w:sz="4" w:space="0" w:color="auto"/>
              <w:left w:val="single" w:sz="4" w:space="0" w:color="auto"/>
              <w:bottom w:val="single" w:sz="4" w:space="0" w:color="auto"/>
              <w:right w:val="single" w:sz="4" w:space="0" w:color="auto"/>
            </w:tcBorders>
            <w:vAlign w:val="center"/>
            <w:hideMark/>
          </w:tcPr>
          <w:p w14:paraId="273003CB" w14:textId="77777777" w:rsidR="004F466A" w:rsidRPr="00050EB8" w:rsidRDefault="004F466A" w:rsidP="00DC70BA">
            <w:pPr>
              <w:keepNext/>
              <w:keepLines/>
              <w:spacing w:after="0"/>
              <w:jc w:val="center"/>
              <w:rPr>
                <w:rFonts w:ascii="Arial" w:hAnsi="Arial"/>
                <w:color w:val="000000"/>
                <w:sz w:val="18"/>
              </w:rPr>
            </w:pPr>
            <w:r>
              <w:rPr>
                <w:rFonts w:ascii="Arial" w:hAnsi="Arial"/>
                <w:color w:val="000000"/>
                <w:sz w:val="18"/>
              </w:rPr>
              <w:t>n3</w:t>
            </w:r>
          </w:p>
        </w:tc>
        <w:tc>
          <w:tcPr>
            <w:tcW w:w="1212" w:type="dxa"/>
            <w:tcBorders>
              <w:top w:val="single" w:sz="4" w:space="0" w:color="auto"/>
              <w:left w:val="single" w:sz="4" w:space="0" w:color="auto"/>
              <w:bottom w:val="single" w:sz="4" w:space="0" w:color="auto"/>
              <w:right w:val="single" w:sz="4" w:space="0" w:color="auto"/>
            </w:tcBorders>
            <w:hideMark/>
          </w:tcPr>
          <w:p w14:paraId="780E4F9F" w14:textId="77777777" w:rsidR="004F466A" w:rsidRPr="00050EB8" w:rsidRDefault="004F466A" w:rsidP="00DC70BA">
            <w:pPr>
              <w:keepNext/>
              <w:keepLines/>
              <w:spacing w:after="0"/>
              <w:jc w:val="right"/>
              <w:rPr>
                <w:rFonts w:ascii="Arial" w:hAnsi="Arial" w:cs="Arial"/>
                <w:color w:val="000000"/>
                <w:sz w:val="18"/>
                <w:lang w:eastAsia="zh-CN"/>
              </w:rPr>
            </w:pPr>
            <w:r>
              <w:rPr>
                <w:rFonts w:ascii="Arial" w:hAnsi="Arial" w:cs="Arial"/>
                <w:sz w:val="18"/>
                <w:lang w:val="en-US" w:eastAsia="zh-CN"/>
              </w:rPr>
              <w:t>1710 MHz</w:t>
            </w:r>
          </w:p>
        </w:tc>
        <w:tc>
          <w:tcPr>
            <w:tcW w:w="317" w:type="dxa"/>
            <w:tcBorders>
              <w:top w:val="single" w:sz="4" w:space="0" w:color="auto"/>
              <w:left w:val="single" w:sz="4" w:space="0" w:color="auto"/>
              <w:bottom w:val="single" w:sz="4" w:space="0" w:color="auto"/>
              <w:right w:val="single" w:sz="4" w:space="0" w:color="auto"/>
            </w:tcBorders>
            <w:hideMark/>
          </w:tcPr>
          <w:p w14:paraId="58116E89" w14:textId="77777777" w:rsidR="004F466A" w:rsidRDefault="004F466A"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2FCA6DA4" w14:textId="77777777" w:rsidR="004F466A" w:rsidRPr="00050EB8" w:rsidRDefault="004F466A" w:rsidP="00DC70BA">
            <w:pPr>
              <w:keepNext/>
              <w:keepLines/>
              <w:spacing w:after="0"/>
              <w:rPr>
                <w:rFonts w:ascii="Arial" w:hAnsi="Arial" w:cs="Arial"/>
                <w:color w:val="000000"/>
                <w:sz w:val="18"/>
                <w:lang w:eastAsia="zh-CN"/>
              </w:rPr>
            </w:pPr>
            <w:r>
              <w:rPr>
                <w:rFonts w:ascii="Arial" w:hAnsi="Arial" w:cs="Arial"/>
                <w:sz w:val="18"/>
                <w:lang w:val="en-US" w:eastAsia="zh-CN"/>
              </w:rPr>
              <w:t>1785 MHz</w:t>
            </w:r>
          </w:p>
        </w:tc>
        <w:tc>
          <w:tcPr>
            <w:tcW w:w="1210" w:type="dxa"/>
            <w:tcBorders>
              <w:top w:val="single" w:sz="4" w:space="0" w:color="auto"/>
              <w:left w:val="single" w:sz="4" w:space="0" w:color="auto"/>
              <w:bottom w:val="single" w:sz="4" w:space="0" w:color="auto"/>
              <w:right w:val="single" w:sz="4" w:space="0" w:color="auto"/>
            </w:tcBorders>
            <w:hideMark/>
          </w:tcPr>
          <w:p w14:paraId="03DCE753" w14:textId="77777777" w:rsidR="004F466A" w:rsidRPr="00050EB8" w:rsidRDefault="004F466A" w:rsidP="00DC70BA">
            <w:pPr>
              <w:keepNext/>
              <w:keepLines/>
              <w:spacing w:after="0"/>
              <w:jc w:val="right"/>
              <w:rPr>
                <w:rFonts w:ascii="Arial" w:hAnsi="Arial" w:cs="Arial"/>
                <w:color w:val="000000"/>
                <w:sz w:val="18"/>
                <w:lang w:eastAsia="zh-CN"/>
              </w:rPr>
            </w:pPr>
            <w:r>
              <w:rPr>
                <w:rFonts w:ascii="Arial" w:hAnsi="Arial" w:cs="Arial"/>
                <w:sz w:val="18"/>
                <w:lang w:val="en-US" w:eastAsia="zh-CN"/>
              </w:rPr>
              <w:t>1805 MHz</w:t>
            </w:r>
          </w:p>
        </w:tc>
        <w:tc>
          <w:tcPr>
            <w:tcW w:w="317" w:type="dxa"/>
            <w:tcBorders>
              <w:top w:val="single" w:sz="4" w:space="0" w:color="auto"/>
              <w:left w:val="single" w:sz="4" w:space="0" w:color="auto"/>
              <w:bottom w:val="single" w:sz="4" w:space="0" w:color="auto"/>
              <w:right w:val="single" w:sz="4" w:space="0" w:color="auto"/>
            </w:tcBorders>
            <w:hideMark/>
          </w:tcPr>
          <w:p w14:paraId="4CA31E36" w14:textId="77777777" w:rsidR="004F466A" w:rsidRDefault="004F466A"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28CAED43" w14:textId="77777777" w:rsidR="004F466A" w:rsidRPr="00050EB8" w:rsidRDefault="004F466A" w:rsidP="00DC70BA">
            <w:pPr>
              <w:keepNext/>
              <w:keepLines/>
              <w:spacing w:after="0"/>
              <w:rPr>
                <w:rFonts w:ascii="Arial" w:hAnsi="Arial" w:cs="Arial"/>
                <w:color w:val="000000"/>
                <w:sz w:val="18"/>
                <w:lang w:eastAsia="zh-CN"/>
              </w:rPr>
            </w:pPr>
            <w:r>
              <w:rPr>
                <w:rFonts w:ascii="Arial" w:hAnsi="Arial" w:cs="Arial"/>
                <w:sz w:val="18"/>
                <w:lang w:val="en-US" w:eastAsia="zh-CN"/>
              </w:rPr>
              <w:t>1880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0BFCEF8C" w14:textId="77777777" w:rsidR="004F466A" w:rsidRPr="00050EB8" w:rsidRDefault="004F466A" w:rsidP="00DC70BA">
            <w:pPr>
              <w:keepNext/>
              <w:keepLines/>
              <w:spacing w:after="0"/>
              <w:jc w:val="center"/>
              <w:rPr>
                <w:rFonts w:ascii="Arial" w:hAnsi="Arial"/>
                <w:color w:val="000000"/>
                <w:sz w:val="18"/>
                <w:lang w:eastAsia="zh-CN"/>
              </w:rPr>
            </w:pPr>
            <w:r>
              <w:rPr>
                <w:rFonts w:ascii="Arial" w:hAnsi="Arial" w:cs="Arial"/>
                <w:sz w:val="18"/>
                <w:lang w:eastAsia="ja-JP"/>
              </w:rPr>
              <w:t>FDD</w:t>
            </w:r>
          </w:p>
        </w:tc>
      </w:tr>
      <w:tr w:rsidR="004F466A" w14:paraId="202E154F" w14:textId="77777777" w:rsidTr="00DC70BA">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A503E3" w14:textId="77777777" w:rsidR="004F466A" w:rsidRPr="00050EB8" w:rsidRDefault="004F466A" w:rsidP="00DC70BA">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34931899" w14:textId="77777777" w:rsidR="004F466A" w:rsidRPr="00050EB8" w:rsidRDefault="004F466A" w:rsidP="00DC70BA">
            <w:pPr>
              <w:keepNext/>
              <w:keepLines/>
              <w:spacing w:after="0"/>
              <w:jc w:val="center"/>
              <w:rPr>
                <w:rFonts w:ascii="Arial" w:hAnsi="Arial"/>
                <w:color w:val="000000"/>
                <w:sz w:val="18"/>
              </w:rPr>
            </w:pPr>
            <w:r>
              <w:rPr>
                <w:rFonts w:ascii="Arial" w:hAnsi="Arial"/>
                <w:color w:val="000000"/>
                <w:sz w:val="18"/>
              </w:rPr>
              <w:t>n28</w:t>
            </w:r>
          </w:p>
        </w:tc>
        <w:tc>
          <w:tcPr>
            <w:tcW w:w="1212" w:type="dxa"/>
            <w:tcBorders>
              <w:top w:val="single" w:sz="4" w:space="0" w:color="auto"/>
              <w:left w:val="single" w:sz="4" w:space="0" w:color="auto"/>
              <w:bottom w:val="single" w:sz="4" w:space="0" w:color="auto"/>
              <w:right w:val="single" w:sz="4" w:space="0" w:color="auto"/>
            </w:tcBorders>
          </w:tcPr>
          <w:p w14:paraId="0A2371A3" w14:textId="77777777" w:rsidR="004F466A" w:rsidRPr="00050EB8" w:rsidRDefault="004F466A" w:rsidP="00DC70BA">
            <w:pPr>
              <w:keepNext/>
              <w:keepLines/>
              <w:spacing w:after="0"/>
              <w:jc w:val="right"/>
              <w:rPr>
                <w:rFonts w:ascii="Arial" w:hAnsi="Arial" w:cs="Arial"/>
                <w:color w:val="000000"/>
                <w:sz w:val="18"/>
                <w:lang w:eastAsia="zh-CN"/>
              </w:rPr>
            </w:pPr>
            <w:r>
              <w:rPr>
                <w:rFonts w:ascii="Arial" w:hAnsi="Arial" w:cs="Arial"/>
                <w:sz w:val="18"/>
                <w:lang w:val="en-US" w:eastAsia="zh-CN"/>
              </w:rPr>
              <w:t>703 MHz</w:t>
            </w:r>
          </w:p>
        </w:tc>
        <w:tc>
          <w:tcPr>
            <w:tcW w:w="317" w:type="dxa"/>
            <w:tcBorders>
              <w:top w:val="single" w:sz="4" w:space="0" w:color="auto"/>
              <w:left w:val="single" w:sz="4" w:space="0" w:color="auto"/>
              <w:bottom w:val="single" w:sz="4" w:space="0" w:color="auto"/>
              <w:right w:val="single" w:sz="4" w:space="0" w:color="auto"/>
            </w:tcBorders>
          </w:tcPr>
          <w:p w14:paraId="0CCB3BB5" w14:textId="77777777" w:rsidR="004F466A" w:rsidRDefault="004F466A"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tcPr>
          <w:p w14:paraId="6BBE38C9" w14:textId="77777777" w:rsidR="004F466A" w:rsidRPr="00050EB8" w:rsidRDefault="004F466A" w:rsidP="00DC70BA">
            <w:pPr>
              <w:keepNext/>
              <w:keepLines/>
              <w:spacing w:after="0"/>
              <w:rPr>
                <w:rFonts w:ascii="Arial" w:hAnsi="Arial" w:cs="Arial"/>
                <w:color w:val="000000"/>
                <w:sz w:val="18"/>
                <w:lang w:eastAsia="zh-CN"/>
              </w:rPr>
            </w:pPr>
            <w:r>
              <w:rPr>
                <w:rFonts w:ascii="Arial" w:hAnsi="Arial" w:cs="Arial"/>
                <w:sz w:val="18"/>
                <w:lang w:val="en-US" w:eastAsia="zh-CN"/>
              </w:rPr>
              <w:t>748 MHz</w:t>
            </w:r>
          </w:p>
        </w:tc>
        <w:tc>
          <w:tcPr>
            <w:tcW w:w="1210" w:type="dxa"/>
            <w:tcBorders>
              <w:top w:val="single" w:sz="4" w:space="0" w:color="auto"/>
              <w:left w:val="single" w:sz="4" w:space="0" w:color="auto"/>
              <w:bottom w:val="single" w:sz="4" w:space="0" w:color="auto"/>
              <w:right w:val="single" w:sz="4" w:space="0" w:color="auto"/>
            </w:tcBorders>
          </w:tcPr>
          <w:p w14:paraId="7B957366" w14:textId="77777777" w:rsidR="004F466A" w:rsidRPr="00050EB8" w:rsidRDefault="004F466A" w:rsidP="00DC70BA">
            <w:pPr>
              <w:keepNext/>
              <w:keepLines/>
              <w:spacing w:after="0"/>
              <w:jc w:val="right"/>
              <w:rPr>
                <w:rFonts w:ascii="Arial" w:hAnsi="Arial" w:cs="Arial"/>
                <w:color w:val="000000"/>
                <w:sz w:val="18"/>
                <w:lang w:eastAsia="zh-CN"/>
              </w:rPr>
            </w:pPr>
            <w:r>
              <w:rPr>
                <w:rFonts w:ascii="Arial" w:hAnsi="Arial" w:cs="Arial"/>
                <w:sz w:val="18"/>
                <w:lang w:val="en-US" w:eastAsia="zh-CN"/>
              </w:rPr>
              <w:t>758 MHz</w:t>
            </w:r>
          </w:p>
        </w:tc>
        <w:tc>
          <w:tcPr>
            <w:tcW w:w="317" w:type="dxa"/>
            <w:tcBorders>
              <w:top w:val="single" w:sz="4" w:space="0" w:color="auto"/>
              <w:left w:val="single" w:sz="4" w:space="0" w:color="auto"/>
              <w:bottom w:val="single" w:sz="4" w:space="0" w:color="auto"/>
              <w:right w:val="single" w:sz="4" w:space="0" w:color="auto"/>
            </w:tcBorders>
          </w:tcPr>
          <w:p w14:paraId="2F78FDFA" w14:textId="77777777" w:rsidR="004F466A" w:rsidRDefault="004F466A" w:rsidP="00DC70BA">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4FB42547" w14:textId="77777777" w:rsidR="004F466A" w:rsidRPr="00050EB8" w:rsidRDefault="004F466A" w:rsidP="00DC70BA">
            <w:pPr>
              <w:keepNext/>
              <w:keepLines/>
              <w:spacing w:after="0"/>
              <w:rPr>
                <w:rFonts w:ascii="Arial" w:hAnsi="Arial" w:cs="Arial"/>
                <w:color w:val="000000"/>
                <w:sz w:val="18"/>
                <w:lang w:eastAsia="zh-CN"/>
              </w:rPr>
            </w:pPr>
            <w:r>
              <w:rPr>
                <w:rFonts w:ascii="Arial" w:hAnsi="Arial" w:cs="Arial"/>
                <w:sz w:val="18"/>
                <w:lang w:val="en-US" w:eastAsia="zh-CN"/>
              </w:rPr>
              <w:t>803 MHz</w:t>
            </w:r>
          </w:p>
        </w:tc>
        <w:tc>
          <w:tcPr>
            <w:tcW w:w="850" w:type="dxa"/>
            <w:tcBorders>
              <w:top w:val="single" w:sz="4" w:space="0" w:color="auto"/>
              <w:left w:val="single" w:sz="4" w:space="0" w:color="auto"/>
              <w:bottom w:val="single" w:sz="4" w:space="0" w:color="auto"/>
              <w:right w:val="single" w:sz="4" w:space="0" w:color="auto"/>
            </w:tcBorders>
            <w:vAlign w:val="center"/>
          </w:tcPr>
          <w:p w14:paraId="4D06FD3E" w14:textId="77777777" w:rsidR="004F466A" w:rsidRPr="00050EB8" w:rsidRDefault="004F466A" w:rsidP="00DC70BA">
            <w:pPr>
              <w:keepNext/>
              <w:keepLines/>
              <w:spacing w:after="0"/>
              <w:jc w:val="center"/>
              <w:rPr>
                <w:rFonts w:ascii="Arial" w:hAnsi="Arial"/>
                <w:color w:val="000000"/>
                <w:sz w:val="18"/>
                <w:lang w:eastAsia="zh-CN"/>
              </w:rPr>
            </w:pPr>
            <w:r>
              <w:rPr>
                <w:rFonts w:ascii="Arial" w:hAnsi="Arial" w:cs="Arial"/>
                <w:sz w:val="18"/>
                <w:lang w:eastAsia="ja-JP"/>
              </w:rPr>
              <w:t>FDD</w:t>
            </w:r>
          </w:p>
        </w:tc>
      </w:tr>
      <w:tr w:rsidR="004F466A" w14:paraId="6BB0E7A1" w14:textId="77777777" w:rsidTr="00DC70BA">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F42CC0" w14:textId="77777777" w:rsidR="004F466A" w:rsidRPr="00050EB8" w:rsidRDefault="004F466A" w:rsidP="00DC70BA">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C658C4F" w14:textId="77777777" w:rsidR="004F466A" w:rsidRPr="00050EB8" w:rsidRDefault="004F466A" w:rsidP="00DC70BA">
            <w:pPr>
              <w:keepNext/>
              <w:keepLines/>
              <w:spacing w:after="0"/>
              <w:jc w:val="center"/>
              <w:rPr>
                <w:rFonts w:ascii="Arial" w:hAnsi="Arial"/>
                <w:color w:val="000000"/>
                <w:sz w:val="18"/>
                <w:lang w:eastAsia="zh-CN"/>
              </w:rPr>
            </w:pPr>
            <w:r>
              <w:rPr>
                <w:rFonts w:ascii="Arial" w:eastAsia="宋体" w:hAnsi="Arial"/>
                <w:color w:val="000000"/>
                <w:sz w:val="18"/>
                <w:lang w:eastAsia="zh-CN"/>
              </w:rPr>
              <w:t>n38</w:t>
            </w:r>
          </w:p>
        </w:tc>
        <w:tc>
          <w:tcPr>
            <w:tcW w:w="1212" w:type="dxa"/>
            <w:tcBorders>
              <w:top w:val="single" w:sz="4" w:space="0" w:color="auto"/>
              <w:left w:val="single" w:sz="4" w:space="0" w:color="auto"/>
              <w:bottom w:val="single" w:sz="4" w:space="0" w:color="auto"/>
              <w:right w:val="single" w:sz="4" w:space="0" w:color="auto"/>
            </w:tcBorders>
            <w:vAlign w:val="center"/>
            <w:hideMark/>
          </w:tcPr>
          <w:p w14:paraId="2EC45BE9" w14:textId="77777777" w:rsidR="004F466A" w:rsidRPr="00050EB8" w:rsidRDefault="004F466A" w:rsidP="00DC70BA">
            <w:pPr>
              <w:keepNext/>
              <w:keepLines/>
              <w:spacing w:after="0"/>
              <w:jc w:val="right"/>
              <w:rPr>
                <w:rFonts w:ascii="Arial" w:hAnsi="Arial" w:cs="Arial"/>
                <w:color w:val="000000"/>
                <w:sz w:val="18"/>
                <w:lang w:eastAsia="zh-CN"/>
              </w:rPr>
            </w:pPr>
            <w:r w:rsidRPr="004B5957">
              <w:rPr>
                <w:rFonts w:ascii="Arial" w:eastAsia="宋体" w:hAnsi="Arial" w:cs="Arial"/>
                <w:sz w:val="18"/>
                <w:lang w:eastAsia="zh-CN"/>
              </w:rPr>
              <w:t>2570MHz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3E06CFBD" w14:textId="77777777" w:rsidR="004F466A" w:rsidRDefault="004F466A" w:rsidP="00DC70BA">
            <w:pPr>
              <w:keepNext/>
              <w:keepLines/>
              <w:spacing w:after="0"/>
              <w:jc w:val="center"/>
              <w:rPr>
                <w:rFonts w:ascii="Arial" w:hAnsi="Arial" w:cs="Arial"/>
                <w:color w:val="000000"/>
                <w:sz w:val="18"/>
              </w:rPr>
            </w:pPr>
            <w:r w:rsidRPr="004B5957">
              <w:rPr>
                <w:rFonts w:ascii="Arial" w:eastAsia="宋体" w:hAnsi="Arial" w:cs="Arial"/>
                <w:sz w:val="18"/>
                <w:lang w:val="en-US" w:eastAsia="zh-CN"/>
              </w:rPr>
              <w:t xml:space="preserve"> </w:t>
            </w:r>
          </w:p>
        </w:tc>
        <w:tc>
          <w:tcPr>
            <w:tcW w:w="1200" w:type="dxa"/>
            <w:tcBorders>
              <w:top w:val="single" w:sz="4" w:space="0" w:color="auto"/>
              <w:left w:val="single" w:sz="4" w:space="0" w:color="auto"/>
              <w:bottom w:val="single" w:sz="4" w:space="0" w:color="auto"/>
              <w:right w:val="single" w:sz="4" w:space="0" w:color="auto"/>
            </w:tcBorders>
            <w:vAlign w:val="center"/>
            <w:hideMark/>
          </w:tcPr>
          <w:p w14:paraId="265C5430" w14:textId="77777777" w:rsidR="004F466A" w:rsidRPr="00050EB8" w:rsidRDefault="004F466A" w:rsidP="00DC70BA">
            <w:pPr>
              <w:keepNext/>
              <w:keepLines/>
              <w:spacing w:after="0"/>
              <w:rPr>
                <w:rFonts w:ascii="Arial" w:hAnsi="Arial" w:cs="Arial"/>
                <w:color w:val="000000"/>
                <w:sz w:val="18"/>
                <w:lang w:eastAsia="zh-CN"/>
              </w:rPr>
            </w:pPr>
            <w:r w:rsidRPr="004B5957">
              <w:rPr>
                <w:rFonts w:ascii="Arial" w:eastAsia="宋体" w:hAnsi="Arial" w:cs="Arial"/>
                <w:sz w:val="18"/>
                <w:lang w:eastAsia="zh-CN"/>
              </w:rPr>
              <w:t>2620MHz</w:t>
            </w:r>
          </w:p>
        </w:tc>
        <w:tc>
          <w:tcPr>
            <w:tcW w:w="1210" w:type="dxa"/>
            <w:tcBorders>
              <w:top w:val="single" w:sz="4" w:space="0" w:color="auto"/>
              <w:left w:val="single" w:sz="4" w:space="0" w:color="auto"/>
              <w:bottom w:val="single" w:sz="4" w:space="0" w:color="auto"/>
              <w:right w:val="single" w:sz="4" w:space="0" w:color="auto"/>
            </w:tcBorders>
            <w:vAlign w:val="center"/>
            <w:hideMark/>
          </w:tcPr>
          <w:p w14:paraId="3F1676B3" w14:textId="77777777" w:rsidR="004F466A" w:rsidRPr="00050EB8" w:rsidRDefault="004F466A" w:rsidP="00DC70BA">
            <w:pPr>
              <w:keepNext/>
              <w:keepLines/>
              <w:spacing w:after="0"/>
              <w:jc w:val="right"/>
              <w:rPr>
                <w:rFonts w:ascii="Arial" w:hAnsi="Arial" w:cs="Arial"/>
                <w:color w:val="000000"/>
                <w:sz w:val="18"/>
                <w:lang w:eastAsia="zh-CN"/>
              </w:rPr>
            </w:pPr>
            <w:r w:rsidRPr="004B5957">
              <w:rPr>
                <w:rFonts w:ascii="Arial" w:eastAsia="宋体" w:hAnsi="Arial" w:cs="Arial"/>
                <w:sz w:val="18"/>
                <w:lang w:eastAsia="zh-CN"/>
              </w:rPr>
              <w:t>2570MHz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5BD492E2" w14:textId="77777777" w:rsidR="004F466A" w:rsidRDefault="004F466A" w:rsidP="00DC70BA">
            <w:pPr>
              <w:keepNext/>
              <w:keepLines/>
              <w:spacing w:after="0"/>
              <w:jc w:val="center"/>
              <w:rPr>
                <w:rFonts w:ascii="Arial" w:hAnsi="Arial" w:cs="Arial"/>
                <w:color w:val="000000"/>
                <w:sz w:val="18"/>
              </w:rPr>
            </w:pPr>
            <w:r w:rsidRPr="004B5957">
              <w:rPr>
                <w:rFonts w:ascii="Arial" w:eastAsia="宋体" w:hAnsi="Arial" w:cs="Arial"/>
                <w:sz w:val="18"/>
                <w:lang w:val="en-US" w:eastAsia="zh-CN"/>
              </w:rPr>
              <w:t xml:space="preserve"> </w:t>
            </w:r>
          </w:p>
        </w:tc>
        <w:tc>
          <w:tcPr>
            <w:tcW w:w="1401" w:type="dxa"/>
            <w:tcBorders>
              <w:top w:val="single" w:sz="4" w:space="0" w:color="auto"/>
              <w:left w:val="single" w:sz="4" w:space="0" w:color="auto"/>
              <w:bottom w:val="single" w:sz="4" w:space="0" w:color="auto"/>
              <w:right w:val="single" w:sz="4" w:space="0" w:color="auto"/>
            </w:tcBorders>
            <w:vAlign w:val="center"/>
            <w:hideMark/>
          </w:tcPr>
          <w:p w14:paraId="0513CA7D" w14:textId="77777777" w:rsidR="004F466A" w:rsidRPr="00050EB8" w:rsidRDefault="004F466A" w:rsidP="00DC70BA">
            <w:pPr>
              <w:keepNext/>
              <w:keepLines/>
              <w:spacing w:after="0"/>
              <w:rPr>
                <w:rFonts w:ascii="Arial" w:hAnsi="Arial" w:cs="Arial"/>
                <w:color w:val="000000"/>
                <w:sz w:val="18"/>
                <w:lang w:eastAsia="zh-CN"/>
              </w:rPr>
            </w:pPr>
            <w:r w:rsidRPr="004B5957">
              <w:rPr>
                <w:rFonts w:ascii="Arial" w:eastAsia="宋体" w:hAnsi="Arial" w:cs="Arial"/>
                <w:sz w:val="18"/>
                <w:lang w:eastAsia="zh-CN"/>
              </w:rPr>
              <w:t>2620MHz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634BBD7A" w14:textId="77777777" w:rsidR="004F466A" w:rsidRPr="00050EB8" w:rsidRDefault="004F466A" w:rsidP="00DC70BA">
            <w:pPr>
              <w:keepNext/>
              <w:keepLines/>
              <w:spacing w:after="0"/>
              <w:jc w:val="center"/>
              <w:rPr>
                <w:rFonts w:ascii="Arial" w:hAnsi="Arial" w:cs="Arial"/>
                <w:color w:val="000000"/>
                <w:sz w:val="18"/>
                <w:szCs w:val="18"/>
                <w:lang w:eastAsia="zh-CN"/>
              </w:rPr>
            </w:pPr>
            <w:r>
              <w:rPr>
                <w:rFonts w:ascii="Arial" w:hAnsi="Arial" w:cs="Arial"/>
                <w:sz w:val="18"/>
                <w:lang w:eastAsia="ja-JP"/>
              </w:rPr>
              <w:t>TDD</w:t>
            </w:r>
          </w:p>
        </w:tc>
      </w:tr>
    </w:tbl>
    <w:p w14:paraId="7CB3046B" w14:textId="77777777" w:rsidR="004F466A" w:rsidRDefault="004F466A" w:rsidP="004F466A">
      <w:pPr>
        <w:rPr>
          <w:lang w:eastAsia="ko-KR"/>
        </w:rPr>
      </w:pPr>
    </w:p>
    <w:p w14:paraId="7ABD83AA" w14:textId="0435F3EE" w:rsidR="004F466A" w:rsidRDefault="004F466A" w:rsidP="004F466A">
      <w:pPr>
        <w:pStyle w:val="41"/>
      </w:pPr>
      <w:bookmarkStart w:id="292" w:name="_Toc136288287"/>
      <w:r>
        <w:rPr>
          <w:rFonts w:hint="eastAsia"/>
        </w:rPr>
        <w:t>5.26.</w:t>
      </w:r>
      <w:r>
        <w:t>1.2</w:t>
      </w:r>
      <w:r>
        <w:tab/>
        <w:t xml:space="preserve">Channel bandwidths per operating band for </w:t>
      </w:r>
      <w:r>
        <w:rPr>
          <w:rFonts w:hint="eastAsia"/>
        </w:rPr>
        <w:t>CA</w:t>
      </w:r>
      <w:bookmarkEnd w:id="292"/>
    </w:p>
    <w:p w14:paraId="53710845" w14:textId="1F05C075" w:rsidR="004F466A" w:rsidRDefault="004F466A" w:rsidP="004F466A">
      <w:pPr>
        <w:pStyle w:val="TH"/>
        <w:rPr>
          <w:rFonts w:cs="Arial"/>
        </w:rPr>
      </w:pPr>
      <w:r>
        <w:rPr>
          <w:rFonts w:cs="Arial"/>
        </w:rPr>
        <w:t>Table 5.26.1.2-1: Supported bandwidths per CA band combination of band n3+n28+n38</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4F466A" w14:paraId="0A72C143" w14:textId="77777777" w:rsidTr="00DC70BA">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32570E1E" w14:textId="77777777" w:rsidR="004F466A" w:rsidRDefault="004F466A" w:rsidP="00DC70BA">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50C56093" w14:textId="77777777" w:rsidR="004F466A" w:rsidRDefault="004F466A" w:rsidP="00DC70BA">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3F16D2C6" w14:textId="77777777" w:rsidR="004F466A" w:rsidRDefault="004F466A" w:rsidP="00DC70BA">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9A0DAEE" w14:textId="77777777" w:rsidR="004F466A" w:rsidRDefault="004F466A" w:rsidP="00DC70BA">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5AFBD6F8" w14:textId="77777777" w:rsidR="004F466A" w:rsidRDefault="004F466A" w:rsidP="00DC70BA">
            <w:pPr>
              <w:pStyle w:val="TAH"/>
              <w:overflowPunct w:val="0"/>
              <w:autoSpaceDE w:val="0"/>
              <w:autoSpaceDN w:val="0"/>
              <w:adjustRightInd w:val="0"/>
              <w:rPr>
                <w:lang w:eastAsia="zh-CN"/>
              </w:rPr>
            </w:pPr>
            <w:r>
              <w:t>Bandwidth combination set</w:t>
            </w:r>
          </w:p>
        </w:tc>
      </w:tr>
      <w:tr w:rsidR="004F466A" w14:paraId="500A6732" w14:textId="77777777" w:rsidTr="00DC70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6CE0A8" w14:textId="77777777" w:rsidR="004F466A" w:rsidRDefault="004F466A" w:rsidP="00DC70BA">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w:t>
            </w:r>
            <w:r>
              <w:rPr>
                <w:lang w:eastAsia="zh-CN"/>
              </w:rPr>
              <w:t>3</w:t>
            </w:r>
            <w:r>
              <w:rPr>
                <w:lang w:val="sv-SE"/>
              </w:rPr>
              <w:t>A-</w:t>
            </w:r>
            <w:r>
              <w:rPr>
                <w:rFonts w:hint="eastAsia"/>
                <w:lang w:eastAsia="zh-CN"/>
              </w:rPr>
              <w:t>n</w:t>
            </w:r>
            <w:r>
              <w:rPr>
                <w:lang w:eastAsia="zh-CN"/>
              </w:rPr>
              <w:t>28</w:t>
            </w:r>
            <w:r>
              <w:rPr>
                <w:lang w:val="sv-SE"/>
              </w:rPr>
              <w:t>A</w:t>
            </w:r>
            <w:r>
              <w:rPr>
                <w:rFonts w:eastAsia="宋体" w:hint="eastAsia"/>
                <w:lang w:eastAsia="zh-CN"/>
              </w:rPr>
              <w:t>-n</w:t>
            </w:r>
            <w:r>
              <w:rPr>
                <w:rFonts w:eastAsia="宋体"/>
                <w:lang w:eastAsia="zh-CN"/>
              </w:rPr>
              <w:t>38</w:t>
            </w:r>
            <w:r>
              <w:rPr>
                <w:rFonts w:eastAsia="宋体" w:hint="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F38B83" w14:textId="77777777" w:rsidR="004F466A" w:rsidRDefault="004F466A" w:rsidP="00DC70BA">
            <w:pPr>
              <w:pStyle w:val="TAC"/>
              <w:overflowPunct w:val="0"/>
              <w:autoSpaceDE w:val="0"/>
              <w:autoSpaceDN w:val="0"/>
              <w:adjustRightInd w:val="0"/>
              <w:rPr>
                <w:rFonts w:eastAsia="宋体"/>
                <w:lang w:eastAsia="zh-CN"/>
              </w:rPr>
            </w:pPr>
            <w:r>
              <w:rPr>
                <w:lang w:eastAsia="zh-CN"/>
              </w:rPr>
              <w:t>-</w:t>
            </w:r>
          </w:p>
        </w:tc>
        <w:tc>
          <w:tcPr>
            <w:tcW w:w="730" w:type="dxa"/>
            <w:tcBorders>
              <w:left w:val="single" w:sz="4" w:space="0" w:color="auto"/>
              <w:right w:val="single" w:sz="4" w:space="0" w:color="auto"/>
            </w:tcBorders>
            <w:vAlign w:val="center"/>
          </w:tcPr>
          <w:p w14:paraId="203BEB72" w14:textId="77777777" w:rsidR="004F466A" w:rsidRDefault="004F466A" w:rsidP="00DC70BA">
            <w:pPr>
              <w:pStyle w:val="TAC"/>
              <w:overflowPunct w:val="0"/>
              <w:autoSpaceDE w:val="0"/>
              <w:autoSpaceDN w:val="0"/>
              <w:adjustRightInd w:val="0"/>
              <w:rPr>
                <w:lang w:eastAsia="zh-CN"/>
              </w:rPr>
            </w:pPr>
            <w:r>
              <w:rPr>
                <w:rFonts w:hint="eastAsia"/>
                <w:lang w:eastAsia="zh-CN"/>
              </w:rPr>
              <w:t>n</w:t>
            </w:r>
            <w:r>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5C43980" w14:textId="77777777" w:rsidR="004F466A" w:rsidRDefault="004F466A" w:rsidP="00DC70BA">
            <w:pPr>
              <w:pStyle w:val="TAC"/>
            </w:pPr>
            <w:r>
              <w:t xml:space="preserve">5, </w:t>
            </w:r>
            <w:r>
              <w:rPr>
                <w:rFonts w:hint="eastAsia"/>
              </w:rPr>
              <w:t>1</w:t>
            </w:r>
            <w:r>
              <w:t>0, 15, 20, 30, 40, 50</w:t>
            </w:r>
          </w:p>
        </w:tc>
        <w:tc>
          <w:tcPr>
            <w:tcW w:w="1360" w:type="dxa"/>
            <w:tcBorders>
              <w:left w:val="single" w:sz="4" w:space="0" w:color="auto"/>
              <w:bottom w:val="nil"/>
              <w:right w:val="single" w:sz="4" w:space="0" w:color="auto"/>
            </w:tcBorders>
            <w:shd w:val="clear" w:color="auto" w:fill="auto"/>
            <w:vAlign w:val="center"/>
          </w:tcPr>
          <w:p w14:paraId="43DEA91C" w14:textId="77777777" w:rsidR="004F466A" w:rsidRDefault="004F466A" w:rsidP="00DC70BA">
            <w:pPr>
              <w:pStyle w:val="TAC"/>
              <w:overflowPunct w:val="0"/>
              <w:autoSpaceDE w:val="0"/>
              <w:autoSpaceDN w:val="0"/>
              <w:adjustRightInd w:val="0"/>
              <w:rPr>
                <w:lang w:eastAsia="zh-CN"/>
              </w:rPr>
            </w:pPr>
            <w:r>
              <w:rPr>
                <w:rFonts w:hint="eastAsia"/>
                <w:lang w:eastAsia="zh-CN"/>
              </w:rPr>
              <w:t>0</w:t>
            </w:r>
          </w:p>
        </w:tc>
      </w:tr>
      <w:tr w:rsidR="004F466A" w14:paraId="179B2D4F" w14:textId="77777777" w:rsidTr="00DC70BA">
        <w:trPr>
          <w:trHeight w:val="187"/>
        </w:trPr>
        <w:tc>
          <w:tcPr>
            <w:tcW w:w="1983" w:type="dxa"/>
            <w:tcBorders>
              <w:top w:val="nil"/>
              <w:left w:val="single" w:sz="4" w:space="0" w:color="auto"/>
              <w:bottom w:val="nil"/>
              <w:right w:val="single" w:sz="4" w:space="0" w:color="auto"/>
            </w:tcBorders>
            <w:shd w:val="clear" w:color="auto" w:fill="auto"/>
            <w:vAlign w:val="center"/>
          </w:tcPr>
          <w:p w14:paraId="3A25C2B4" w14:textId="77777777" w:rsidR="004F466A" w:rsidRDefault="004F466A" w:rsidP="00DC70BA">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5AB4F8D" w14:textId="77777777" w:rsidR="004F466A" w:rsidRDefault="004F466A" w:rsidP="00DC70BA">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2817BE19" w14:textId="77777777" w:rsidR="004F466A" w:rsidRDefault="004F466A" w:rsidP="00DC70BA">
            <w:pPr>
              <w:pStyle w:val="TAC"/>
              <w:overflowPunct w:val="0"/>
              <w:autoSpaceDE w:val="0"/>
              <w:autoSpaceDN w:val="0"/>
              <w:adjustRightInd w:val="0"/>
              <w:rPr>
                <w:lang w:eastAsia="zh-CN"/>
              </w:rPr>
            </w:pPr>
            <w:r>
              <w:rPr>
                <w:rFonts w:hint="eastAsia"/>
                <w:lang w:eastAsia="zh-CN"/>
              </w:rPr>
              <w:t>n</w:t>
            </w:r>
            <w:r>
              <w:rPr>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31E491CF" w14:textId="77777777" w:rsidR="004F466A" w:rsidRDefault="004F466A" w:rsidP="00DC70BA">
            <w:pPr>
              <w:pStyle w:val="TAC"/>
            </w:pPr>
            <w:r>
              <w:t xml:space="preserve">5, </w:t>
            </w:r>
            <w:r>
              <w:rPr>
                <w:rFonts w:hint="eastAsia"/>
              </w:rPr>
              <w:t>1</w:t>
            </w:r>
            <w:r>
              <w:t>0, 15, 20</w:t>
            </w:r>
          </w:p>
        </w:tc>
        <w:tc>
          <w:tcPr>
            <w:tcW w:w="1360" w:type="dxa"/>
            <w:tcBorders>
              <w:top w:val="nil"/>
              <w:left w:val="single" w:sz="4" w:space="0" w:color="auto"/>
              <w:bottom w:val="nil"/>
              <w:right w:val="single" w:sz="4" w:space="0" w:color="auto"/>
            </w:tcBorders>
            <w:shd w:val="clear" w:color="auto" w:fill="auto"/>
            <w:vAlign w:val="center"/>
          </w:tcPr>
          <w:p w14:paraId="28BA8C0A" w14:textId="77777777" w:rsidR="004F466A" w:rsidRDefault="004F466A" w:rsidP="00DC70BA">
            <w:pPr>
              <w:pStyle w:val="TAC"/>
              <w:overflowPunct w:val="0"/>
              <w:autoSpaceDE w:val="0"/>
              <w:autoSpaceDN w:val="0"/>
              <w:adjustRightInd w:val="0"/>
              <w:rPr>
                <w:lang w:eastAsia="zh-CN"/>
              </w:rPr>
            </w:pPr>
          </w:p>
        </w:tc>
      </w:tr>
      <w:tr w:rsidR="004F466A" w14:paraId="6174C039" w14:textId="77777777" w:rsidTr="00DC70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25E2BA" w14:textId="77777777" w:rsidR="004F466A" w:rsidRDefault="004F466A" w:rsidP="00DC70BA">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77C7CC" w14:textId="77777777" w:rsidR="004F466A" w:rsidRDefault="004F466A" w:rsidP="00DC70BA">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6538A8DC" w14:textId="77777777" w:rsidR="004F466A" w:rsidRDefault="004F466A" w:rsidP="00DC70BA">
            <w:pPr>
              <w:pStyle w:val="TAC"/>
              <w:overflowPunct w:val="0"/>
              <w:autoSpaceDE w:val="0"/>
              <w:autoSpaceDN w:val="0"/>
              <w:adjustRightInd w:val="0"/>
              <w:rPr>
                <w:lang w:eastAsia="zh-CN"/>
              </w:rPr>
            </w:pPr>
            <w:r>
              <w:rPr>
                <w:rFonts w:hint="eastAsia"/>
                <w:lang w:eastAsia="zh-CN"/>
              </w:rPr>
              <w:t>n</w:t>
            </w:r>
            <w:r>
              <w:rPr>
                <w:lang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49B2F243" w14:textId="77777777" w:rsidR="004F466A" w:rsidRPr="00C85666" w:rsidRDefault="004F466A" w:rsidP="00DC70BA">
            <w:pPr>
              <w:pStyle w:val="TAC"/>
              <w:rPr>
                <w:rFonts w:eastAsia="宋体"/>
                <w:lang w:eastAsia="zh-CN" w:bidi="ar"/>
              </w:rPr>
            </w:pPr>
            <w:r>
              <w:t xml:space="preserve">5, </w:t>
            </w:r>
            <w:r>
              <w:rPr>
                <w:rFonts w:hint="eastAsia"/>
              </w:rPr>
              <w:t>1</w:t>
            </w:r>
            <w:r>
              <w:t>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04D538" w14:textId="77777777" w:rsidR="004F466A" w:rsidRDefault="004F466A" w:rsidP="00DC70BA">
            <w:pPr>
              <w:pStyle w:val="TAC"/>
              <w:overflowPunct w:val="0"/>
              <w:autoSpaceDE w:val="0"/>
              <w:autoSpaceDN w:val="0"/>
              <w:adjustRightInd w:val="0"/>
              <w:rPr>
                <w:lang w:eastAsia="zh-CN"/>
              </w:rPr>
            </w:pPr>
          </w:p>
        </w:tc>
      </w:tr>
    </w:tbl>
    <w:p w14:paraId="56FF46B6" w14:textId="77777777" w:rsidR="004F466A" w:rsidRDefault="004F466A" w:rsidP="004F466A">
      <w:pPr>
        <w:pStyle w:val="TH"/>
        <w:sectPr w:rsidR="004F466A">
          <w:pgSz w:w="11906" w:h="16838"/>
          <w:pgMar w:top="567" w:right="1134" w:bottom="709" w:left="1134" w:header="720" w:footer="720" w:gutter="0"/>
          <w:cols w:space="720"/>
          <w:docGrid w:linePitch="272"/>
        </w:sectPr>
      </w:pPr>
    </w:p>
    <w:p w14:paraId="1A48A590" w14:textId="27874C7B" w:rsidR="004F466A" w:rsidRDefault="004F466A" w:rsidP="004F466A">
      <w:pPr>
        <w:pStyle w:val="41"/>
      </w:pPr>
      <w:bookmarkStart w:id="293" w:name="_Toc136288288"/>
      <w:r>
        <w:rPr>
          <w:rFonts w:hint="eastAsia"/>
        </w:rPr>
        <w:lastRenderedPageBreak/>
        <w:t>5.26.</w:t>
      </w:r>
      <w:r>
        <w:t>1</w:t>
      </w:r>
      <w:r>
        <w:rPr>
          <w:rFonts w:hint="eastAsia"/>
        </w:rPr>
        <w:t>.3</w:t>
      </w:r>
      <w:r>
        <w:tab/>
      </w:r>
      <w:r w:rsidRPr="000469EC">
        <w:t>∆T</w:t>
      </w:r>
      <w:r w:rsidRPr="000469EC">
        <w:rPr>
          <w:vertAlign w:val="subscript"/>
        </w:rPr>
        <w:t>IB</w:t>
      </w:r>
      <w:r w:rsidRPr="000469EC">
        <w:rPr>
          <w:rFonts w:hint="eastAsia"/>
          <w:vertAlign w:val="subscript"/>
        </w:rPr>
        <w:t>,c</w:t>
      </w:r>
      <w:r w:rsidRPr="000469EC">
        <w:t xml:space="preserve"> and ∆R</w:t>
      </w:r>
      <w:r w:rsidRPr="000469EC">
        <w:rPr>
          <w:vertAlign w:val="subscript"/>
        </w:rPr>
        <w:t>IB</w:t>
      </w:r>
      <w:r w:rsidRPr="000469EC">
        <w:rPr>
          <w:rFonts w:hint="eastAsia"/>
          <w:vertAlign w:val="subscript"/>
        </w:rPr>
        <w:t>,c</w:t>
      </w:r>
      <w:r w:rsidRPr="000469EC">
        <w:t xml:space="preserve"> values</w:t>
      </w:r>
      <w:bookmarkEnd w:id="293"/>
    </w:p>
    <w:p w14:paraId="700438EF" w14:textId="77777777" w:rsidR="004F466A" w:rsidRDefault="004F466A" w:rsidP="004F466A">
      <w:r>
        <w:t xml:space="preserve">For </w:t>
      </w:r>
      <w:r>
        <w:rPr>
          <w:lang w:eastAsia="zh-CN"/>
        </w:rPr>
        <w:t>CA_n3</w:t>
      </w:r>
      <w:r>
        <w:t>-n28</w:t>
      </w:r>
      <w:r>
        <w:rPr>
          <w:lang w:eastAsia="zh-CN"/>
        </w:rPr>
        <w:t>-</w:t>
      </w:r>
      <w:r>
        <w:rPr>
          <w:rFonts w:hint="eastAsia"/>
          <w:lang w:eastAsia="zh-CN"/>
        </w:rPr>
        <w:t>n</w:t>
      </w:r>
      <w:r>
        <w:rPr>
          <w:lang w:eastAsia="zh-CN"/>
        </w:rPr>
        <w:t>38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Pr>
          <w:rFonts w:ascii="Arial" w:hAnsi="Arial"/>
          <w:sz w:val="18"/>
          <w:szCs w:val="18"/>
          <w:lang w:eastAsia="fi-FI"/>
        </w:rPr>
        <w:t>CA</w:t>
      </w:r>
      <w:r w:rsidRPr="00D67A9D">
        <w:rPr>
          <w:rFonts w:ascii="Arial" w:hAnsi="Arial"/>
          <w:sz w:val="18"/>
          <w:szCs w:val="18"/>
          <w:lang w:eastAsia="fi-FI"/>
        </w:rPr>
        <w:t>_</w:t>
      </w:r>
      <w:r>
        <w:rPr>
          <w:rFonts w:ascii="Arial" w:hAnsi="Arial"/>
          <w:sz w:val="18"/>
          <w:szCs w:val="18"/>
          <w:lang w:eastAsia="fi-FI"/>
        </w:rPr>
        <w:t>n</w:t>
      </w:r>
      <w:r w:rsidRPr="00D67A9D">
        <w:rPr>
          <w:rFonts w:ascii="Arial" w:hAnsi="Arial"/>
          <w:sz w:val="18"/>
          <w:szCs w:val="18"/>
          <w:lang w:eastAsia="fi-FI"/>
        </w:rPr>
        <w:t>3</w:t>
      </w:r>
      <w:r>
        <w:rPr>
          <w:rFonts w:ascii="Arial" w:hAnsi="Arial"/>
          <w:sz w:val="18"/>
          <w:szCs w:val="18"/>
          <w:lang w:eastAsia="fi-FI"/>
        </w:rPr>
        <w:t>-</w:t>
      </w:r>
      <w:r w:rsidRPr="00D67A9D">
        <w:rPr>
          <w:rFonts w:ascii="Arial" w:hAnsi="Arial"/>
          <w:sz w:val="18"/>
          <w:szCs w:val="18"/>
          <w:lang w:eastAsia="fi-FI"/>
        </w:rPr>
        <w:t>n7</w:t>
      </w:r>
      <w:r>
        <w:rPr>
          <w:rFonts w:ascii="Arial" w:hAnsi="Arial"/>
          <w:sz w:val="18"/>
          <w:szCs w:val="18"/>
          <w:lang w:eastAsia="fi-FI"/>
        </w:rPr>
        <w:t>-n28</w:t>
      </w:r>
      <w:r>
        <w:t xml:space="preserve"> and are given in the tables below.</w:t>
      </w:r>
    </w:p>
    <w:p w14:paraId="6D092ECB" w14:textId="78F68912" w:rsidR="004F466A" w:rsidRDefault="004F466A" w:rsidP="004F466A">
      <w:pPr>
        <w:pStyle w:val="TH"/>
        <w:rPr>
          <w:rFonts w:cs="Arial"/>
        </w:rPr>
      </w:pPr>
      <w:r>
        <w:rPr>
          <w:rFonts w:cs="Arial"/>
        </w:rPr>
        <w:t xml:space="preserve">Table </w:t>
      </w:r>
      <w:r>
        <w:rPr>
          <w:rFonts w:cs="Arial" w:hint="eastAsia"/>
        </w:rPr>
        <w:t>5.26</w:t>
      </w:r>
      <w:r>
        <w:rPr>
          <w:rFonts w:cs="Arial"/>
        </w:rPr>
        <w:t>.1.3-1: ΔT</w:t>
      </w:r>
      <w:r w:rsidRPr="000469EC">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4F466A" w14:paraId="42248039" w14:textId="77777777" w:rsidTr="00DC70BA">
        <w:trPr>
          <w:jc w:val="center"/>
        </w:trPr>
        <w:tc>
          <w:tcPr>
            <w:tcW w:w="2336" w:type="dxa"/>
            <w:vMerge w:val="restart"/>
            <w:tcBorders>
              <w:top w:val="single" w:sz="4" w:space="0" w:color="auto"/>
              <w:left w:val="single" w:sz="4" w:space="0" w:color="auto"/>
              <w:right w:val="single" w:sz="4" w:space="0" w:color="auto"/>
            </w:tcBorders>
          </w:tcPr>
          <w:p w14:paraId="14551942" w14:textId="77777777" w:rsidR="004F466A" w:rsidRDefault="004F466A" w:rsidP="00DC70BA">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FB6C807" w14:textId="77777777" w:rsidR="004F466A" w:rsidRDefault="004F466A" w:rsidP="00DC70BA">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4F466A" w14:paraId="338F5D31" w14:textId="77777777" w:rsidTr="00DC70BA">
        <w:trPr>
          <w:jc w:val="center"/>
        </w:trPr>
        <w:tc>
          <w:tcPr>
            <w:tcW w:w="2336" w:type="dxa"/>
            <w:vMerge/>
            <w:tcBorders>
              <w:left w:val="single" w:sz="4" w:space="0" w:color="auto"/>
              <w:bottom w:val="single" w:sz="4" w:space="0" w:color="auto"/>
              <w:right w:val="single" w:sz="4" w:space="0" w:color="auto"/>
            </w:tcBorders>
          </w:tcPr>
          <w:p w14:paraId="0D57CFB8" w14:textId="77777777" w:rsidR="004F466A" w:rsidRDefault="004F466A" w:rsidP="00DC70BA">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CC8847B" w14:textId="77777777" w:rsidR="004F466A" w:rsidRDefault="004F466A" w:rsidP="00DC70BA">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4F466A" w14:paraId="47482FA3" w14:textId="77777777" w:rsidTr="00DC70B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DF6FA0B" w14:textId="77777777" w:rsidR="004F466A" w:rsidRDefault="004F466A" w:rsidP="00DC70BA">
            <w:pPr>
              <w:keepNext/>
              <w:keepLines/>
              <w:spacing w:after="0"/>
              <w:jc w:val="center"/>
              <w:rPr>
                <w:rFonts w:ascii="Arial" w:eastAsia="宋体"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n3</w:t>
            </w:r>
            <w:r>
              <w:rPr>
                <w:rFonts w:ascii="Arial" w:eastAsia="等线" w:hAnsi="Arial"/>
                <w:sz w:val="18"/>
                <w:lang w:val="sv-SE" w:eastAsia="ja-JP"/>
              </w:rPr>
              <w:t>-</w:t>
            </w:r>
            <w:r>
              <w:rPr>
                <w:rFonts w:ascii="Arial" w:eastAsia="等线" w:hAnsi="Arial"/>
                <w:sz w:val="18"/>
                <w:lang w:val="en-US" w:eastAsia="zh-CN"/>
              </w:rPr>
              <w:t>n28</w:t>
            </w:r>
            <w:r>
              <w:rPr>
                <w:rFonts w:ascii="Arial" w:eastAsia="等线" w:hAnsi="Arial"/>
                <w:sz w:val="18"/>
                <w:lang w:val="sv-SE" w:eastAsia="zh-CN"/>
              </w:rPr>
              <w:t>-n38</w:t>
            </w:r>
          </w:p>
        </w:tc>
        <w:tc>
          <w:tcPr>
            <w:tcW w:w="1968" w:type="dxa"/>
            <w:tcBorders>
              <w:top w:val="single" w:sz="4" w:space="0" w:color="auto"/>
              <w:left w:val="single" w:sz="4" w:space="0" w:color="auto"/>
              <w:bottom w:val="single" w:sz="4" w:space="0" w:color="auto"/>
              <w:right w:val="single" w:sz="4" w:space="0" w:color="auto"/>
            </w:tcBorders>
            <w:vAlign w:val="center"/>
          </w:tcPr>
          <w:p w14:paraId="26E33849" w14:textId="77777777" w:rsidR="004F466A" w:rsidRDefault="004F466A" w:rsidP="00DC70BA">
            <w:pPr>
              <w:keepNext/>
              <w:keepLines/>
              <w:spacing w:after="0"/>
              <w:jc w:val="center"/>
              <w:rPr>
                <w:rFonts w:ascii="Arial" w:eastAsia="宋体" w:hAnsi="Arial"/>
                <w:sz w:val="18"/>
                <w:lang w:val="en-US" w:eastAsia="zh-CN"/>
              </w:rPr>
            </w:pPr>
            <w:r>
              <w:rPr>
                <w:rFonts w:ascii="Arial" w:eastAsia="等线"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5F31C83" w14:textId="77777777" w:rsidR="004F466A" w:rsidRDefault="004F466A" w:rsidP="00DC70BA">
            <w:pPr>
              <w:keepNext/>
              <w:keepLines/>
              <w:spacing w:after="0"/>
              <w:jc w:val="center"/>
              <w:rPr>
                <w:rFonts w:ascii="Arial" w:eastAsia="宋体" w:hAnsi="Arial"/>
                <w:sz w:val="18"/>
                <w:lang w:val="en-US" w:eastAsia="zh-CN"/>
              </w:rPr>
            </w:pPr>
            <w:r>
              <w:rPr>
                <w:rFonts w:ascii="Arial" w:eastAsia="等线" w:hAnsi="Arial" w:cs="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A99BF2F" w14:textId="77777777" w:rsidR="004F466A" w:rsidRDefault="004F466A" w:rsidP="00DC70BA">
            <w:pPr>
              <w:keepNext/>
              <w:keepLines/>
              <w:spacing w:after="0"/>
              <w:jc w:val="center"/>
              <w:rPr>
                <w:rFonts w:ascii="Arial" w:eastAsia="宋体" w:hAnsi="Arial"/>
                <w:sz w:val="18"/>
                <w:lang w:val="en-US" w:eastAsia="zh-CN"/>
              </w:rPr>
            </w:pPr>
            <w:r>
              <w:rPr>
                <w:rFonts w:ascii="Arial" w:eastAsia="宋体" w:hAnsi="Arial" w:hint="eastAsia"/>
                <w:sz w:val="18"/>
                <w:lang w:val="en-US" w:eastAsia="zh-CN"/>
              </w:rPr>
              <w:t>0.</w:t>
            </w:r>
            <w:r>
              <w:rPr>
                <w:rFonts w:ascii="Arial" w:eastAsia="宋体" w:hAnsi="Arial"/>
                <w:sz w:val="18"/>
                <w:lang w:val="en-US" w:eastAsia="zh-CN"/>
              </w:rPr>
              <w:t>3</w:t>
            </w:r>
          </w:p>
        </w:tc>
      </w:tr>
      <w:tr w:rsidR="004F466A" w14:paraId="440DF179" w14:textId="77777777" w:rsidTr="00DC70BA">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37585795" w14:textId="77777777" w:rsidR="004F466A" w:rsidRPr="00901DE9" w:rsidRDefault="004F466A" w:rsidP="00DC70BA">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5324C106" w14:textId="77777777" w:rsidR="004F466A" w:rsidRDefault="004F466A" w:rsidP="00DC70BA">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65F5972E" w14:textId="76C7EDF9" w:rsidR="004F466A" w:rsidRDefault="004F466A" w:rsidP="004F466A">
      <w:pPr>
        <w:pStyle w:val="TH"/>
      </w:pPr>
      <w:r>
        <w:rPr>
          <w:rFonts w:cs="Arial"/>
        </w:rPr>
        <w:t>Table 5.26.1.3-2: ΔR</w:t>
      </w:r>
      <w:r w:rsidRPr="000469EC">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4F466A" w:rsidRPr="00F92868" w14:paraId="70386E83" w14:textId="77777777" w:rsidTr="00DC70BA">
        <w:trPr>
          <w:trHeight w:val="187"/>
          <w:jc w:val="center"/>
        </w:trPr>
        <w:tc>
          <w:tcPr>
            <w:tcW w:w="1594" w:type="dxa"/>
            <w:vMerge w:val="restart"/>
          </w:tcPr>
          <w:p w14:paraId="19B5B2F4" w14:textId="77777777" w:rsidR="004F466A" w:rsidRPr="00F92868" w:rsidRDefault="004F466A" w:rsidP="00DC70BA">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6A9EFC0D" w14:textId="77777777" w:rsidR="004F466A" w:rsidRPr="00F92868" w:rsidRDefault="004F466A" w:rsidP="00DC70BA">
            <w:pPr>
              <w:keepNext/>
              <w:keepLines/>
              <w:spacing w:after="0"/>
              <w:jc w:val="center"/>
              <w:rPr>
                <w:rFonts w:ascii="Arial" w:eastAsia="等线" w:hAnsi="Arial"/>
                <w:b/>
                <w:sz w:val="18"/>
              </w:rPr>
            </w:pPr>
            <w:r w:rsidRPr="00901DE9">
              <w:rPr>
                <w:rFonts w:ascii="Arial" w:eastAsia="等线" w:hAnsi="Arial"/>
                <w:b/>
                <w:sz w:val="18"/>
              </w:rPr>
              <w:t>ΔR</w:t>
            </w:r>
            <w:r w:rsidRPr="00901DE9">
              <w:rPr>
                <w:rFonts w:ascii="Arial" w:eastAsia="等线" w:hAnsi="Arial"/>
                <w:b/>
                <w:sz w:val="18"/>
                <w:vertAlign w:val="subscript"/>
              </w:rPr>
              <w:t>IB,c</w:t>
            </w:r>
            <w:r w:rsidRPr="00901DE9">
              <w:rPr>
                <w:rFonts w:ascii="Arial" w:eastAsia="等线" w:hAnsi="Arial"/>
                <w:b/>
                <w:sz w:val="18"/>
              </w:rPr>
              <w:t xml:space="preserve"> for NR bands (dB)</w:t>
            </w:r>
            <w:r w:rsidRPr="00901DE9">
              <w:rPr>
                <w:rFonts w:ascii="Arial" w:eastAsia="等线" w:hAnsi="Arial"/>
                <w:b/>
                <w:sz w:val="18"/>
                <w:vertAlign w:val="superscript"/>
              </w:rPr>
              <w:t>9</w:t>
            </w:r>
          </w:p>
        </w:tc>
      </w:tr>
      <w:tr w:rsidR="004F466A" w:rsidRPr="00F92868" w14:paraId="118221B2" w14:textId="77777777" w:rsidTr="00DC70BA">
        <w:trPr>
          <w:trHeight w:val="187"/>
          <w:jc w:val="center"/>
        </w:trPr>
        <w:tc>
          <w:tcPr>
            <w:tcW w:w="1594" w:type="dxa"/>
            <w:vMerge/>
            <w:tcBorders>
              <w:bottom w:val="single" w:sz="4" w:space="0" w:color="auto"/>
            </w:tcBorders>
          </w:tcPr>
          <w:p w14:paraId="3FF49818" w14:textId="77777777" w:rsidR="004F466A" w:rsidRPr="00F92868" w:rsidRDefault="004F466A" w:rsidP="00DC70BA">
            <w:pPr>
              <w:keepNext/>
              <w:keepLines/>
              <w:spacing w:after="0"/>
              <w:jc w:val="center"/>
              <w:rPr>
                <w:rFonts w:ascii="Arial" w:eastAsia="等线" w:hAnsi="Arial"/>
                <w:b/>
                <w:sz w:val="18"/>
              </w:rPr>
            </w:pPr>
          </w:p>
        </w:tc>
        <w:tc>
          <w:tcPr>
            <w:tcW w:w="5845" w:type="dxa"/>
            <w:gridSpan w:val="3"/>
            <w:vAlign w:val="center"/>
          </w:tcPr>
          <w:p w14:paraId="257B97FA" w14:textId="77777777" w:rsidR="004F466A" w:rsidRPr="00F92868" w:rsidRDefault="004F466A" w:rsidP="00DC70BA">
            <w:pPr>
              <w:keepNext/>
              <w:keepLines/>
              <w:spacing w:after="0"/>
              <w:jc w:val="center"/>
              <w:rPr>
                <w:rFonts w:ascii="Arial" w:eastAsia="等线" w:hAnsi="Arial"/>
                <w:b/>
                <w:sz w:val="18"/>
              </w:rPr>
            </w:pPr>
            <w:r w:rsidRPr="00901DE9">
              <w:rPr>
                <w:rFonts w:ascii="Arial" w:eastAsia="等线" w:hAnsi="Arial"/>
                <w:b/>
                <w:sz w:val="18"/>
              </w:rPr>
              <w:t>Component band in order of bands in configuration</w:t>
            </w:r>
            <w:r w:rsidRPr="00901DE9">
              <w:rPr>
                <w:rFonts w:ascii="Arial" w:eastAsia="等线" w:hAnsi="Arial"/>
                <w:b/>
                <w:sz w:val="18"/>
                <w:vertAlign w:val="superscript"/>
              </w:rPr>
              <w:t>10</w:t>
            </w:r>
          </w:p>
        </w:tc>
      </w:tr>
      <w:tr w:rsidR="004F466A" w:rsidRPr="00F92868" w14:paraId="23ABB9E8" w14:textId="77777777" w:rsidTr="00DC70BA">
        <w:trPr>
          <w:trHeight w:val="187"/>
          <w:jc w:val="center"/>
        </w:trPr>
        <w:tc>
          <w:tcPr>
            <w:tcW w:w="1594" w:type="dxa"/>
            <w:shd w:val="clear" w:color="auto" w:fill="auto"/>
          </w:tcPr>
          <w:p w14:paraId="48537544" w14:textId="77777777" w:rsidR="004F466A" w:rsidRPr="00F92868" w:rsidRDefault="004F466A" w:rsidP="00DC70BA">
            <w:pPr>
              <w:keepNext/>
              <w:keepLines/>
              <w:spacing w:after="0"/>
              <w:jc w:val="center"/>
              <w:rPr>
                <w:rFonts w:ascii="Arial" w:eastAsia="等线" w:hAnsi="Arial"/>
                <w:sz w:val="18"/>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n3</w:t>
            </w:r>
            <w:r>
              <w:rPr>
                <w:rFonts w:ascii="Arial" w:eastAsia="等线" w:hAnsi="Arial"/>
                <w:sz w:val="18"/>
                <w:lang w:val="sv-SE" w:eastAsia="ja-JP"/>
              </w:rPr>
              <w:t>-</w:t>
            </w:r>
            <w:r>
              <w:rPr>
                <w:rFonts w:ascii="Arial" w:eastAsia="等线" w:hAnsi="Arial"/>
                <w:sz w:val="18"/>
                <w:lang w:val="en-US" w:eastAsia="zh-CN"/>
              </w:rPr>
              <w:t>n28</w:t>
            </w:r>
            <w:r>
              <w:rPr>
                <w:rFonts w:ascii="Arial" w:eastAsia="等线" w:hAnsi="Arial"/>
                <w:sz w:val="18"/>
                <w:lang w:val="sv-SE" w:eastAsia="zh-CN"/>
              </w:rPr>
              <w:t>-n38</w:t>
            </w:r>
          </w:p>
        </w:tc>
        <w:tc>
          <w:tcPr>
            <w:tcW w:w="1948" w:type="dxa"/>
            <w:vAlign w:val="center"/>
          </w:tcPr>
          <w:p w14:paraId="44C6961B" w14:textId="77777777" w:rsidR="004F466A" w:rsidRPr="00F92868" w:rsidRDefault="004F466A" w:rsidP="00DC70BA">
            <w:pPr>
              <w:keepNext/>
              <w:keepLines/>
              <w:spacing w:after="0"/>
              <w:jc w:val="center"/>
              <w:rPr>
                <w:rFonts w:ascii="Arial" w:eastAsia="等线" w:hAnsi="Arial"/>
                <w:sz w:val="18"/>
                <w:lang w:eastAsia="zh-CN"/>
              </w:rPr>
            </w:pPr>
            <w:r>
              <w:rPr>
                <w:rFonts w:ascii="Arial" w:eastAsia="等线" w:hAnsi="Arial"/>
                <w:color w:val="000000"/>
                <w:sz w:val="18"/>
                <w:lang w:val="en-US" w:eastAsia="zh-CN"/>
              </w:rPr>
              <w:t>-</w:t>
            </w:r>
          </w:p>
        </w:tc>
        <w:tc>
          <w:tcPr>
            <w:tcW w:w="1948" w:type="dxa"/>
            <w:vAlign w:val="center"/>
          </w:tcPr>
          <w:p w14:paraId="117972F0" w14:textId="77777777" w:rsidR="004F466A" w:rsidRPr="00F92868" w:rsidRDefault="004F466A" w:rsidP="00DC70BA">
            <w:pPr>
              <w:keepNext/>
              <w:keepLines/>
              <w:spacing w:after="0"/>
              <w:jc w:val="center"/>
              <w:rPr>
                <w:rFonts w:ascii="Arial" w:eastAsia="等线" w:hAnsi="Arial"/>
                <w:sz w:val="18"/>
                <w:lang w:eastAsia="zh-CN"/>
              </w:rPr>
            </w:pPr>
            <w:r>
              <w:rPr>
                <w:rFonts w:ascii="Arial" w:eastAsia="等线" w:hAnsi="Arial"/>
                <w:sz w:val="18"/>
                <w:lang w:eastAsia="zh-CN"/>
              </w:rPr>
              <w:t>-</w:t>
            </w:r>
          </w:p>
        </w:tc>
        <w:tc>
          <w:tcPr>
            <w:tcW w:w="1949" w:type="dxa"/>
            <w:vAlign w:val="center"/>
          </w:tcPr>
          <w:p w14:paraId="7B3B0E97" w14:textId="77777777" w:rsidR="004F466A" w:rsidRPr="00F92868" w:rsidRDefault="004F466A" w:rsidP="00DC70BA">
            <w:pPr>
              <w:keepNext/>
              <w:keepLines/>
              <w:spacing w:after="0"/>
              <w:jc w:val="center"/>
              <w:rPr>
                <w:rFonts w:ascii="Arial" w:eastAsia="等线" w:hAnsi="Arial"/>
                <w:sz w:val="18"/>
                <w:lang w:eastAsia="zh-CN"/>
              </w:rPr>
            </w:pPr>
            <w:r>
              <w:rPr>
                <w:rFonts w:ascii="Arial" w:eastAsia="等线" w:hAnsi="Arial"/>
                <w:color w:val="000000"/>
                <w:sz w:val="18"/>
                <w:lang w:val="en-US" w:eastAsia="zh-CN"/>
              </w:rPr>
              <w:t>-</w:t>
            </w:r>
          </w:p>
        </w:tc>
      </w:tr>
      <w:tr w:rsidR="004F466A" w:rsidRPr="00F92868" w14:paraId="3082D87D" w14:textId="77777777" w:rsidTr="00DC70BA">
        <w:trPr>
          <w:trHeight w:val="187"/>
          <w:jc w:val="center"/>
        </w:trPr>
        <w:tc>
          <w:tcPr>
            <w:tcW w:w="7439" w:type="dxa"/>
            <w:gridSpan w:val="4"/>
            <w:tcBorders>
              <w:bottom w:val="single" w:sz="4" w:space="0" w:color="auto"/>
            </w:tcBorders>
            <w:shd w:val="clear" w:color="auto" w:fill="auto"/>
          </w:tcPr>
          <w:p w14:paraId="0E07C749" w14:textId="77777777" w:rsidR="004F466A" w:rsidRPr="00901DE9" w:rsidRDefault="004F466A" w:rsidP="00DC70BA">
            <w:pPr>
              <w:keepLines/>
              <w:spacing w:after="0"/>
              <w:ind w:left="870" w:hanging="870"/>
              <w:rPr>
                <w:rFonts w:eastAsia="等线" w:cs="Arial"/>
                <w:lang w:eastAsia="ja-JP"/>
              </w:rPr>
            </w:pPr>
            <w:r w:rsidRPr="00901DE9">
              <w:rPr>
                <w:rFonts w:ascii="Arial" w:eastAsia="等线" w:hAnsi="Arial" w:cs="Arial"/>
                <w:sz w:val="18"/>
                <w:lang w:eastAsia="ja-JP"/>
              </w:rPr>
              <w:t>NOTE 9:</w:t>
            </w:r>
            <w:r w:rsidRPr="00901DE9">
              <w:rPr>
                <w:rFonts w:ascii="Arial" w:eastAsia="等线" w:hAnsi="Arial" w:cs="Arial"/>
                <w:sz w:val="18"/>
                <w:lang w:eastAsia="ja-JP"/>
              </w:rPr>
              <w:tab/>
              <w:t xml:space="preserve"> “-” denotes ΔR</w:t>
            </w:r>
            <w:r w:rsidRPr="00901DE9">
              <w:rPr>
                <w:rFonts w:ascii="Arial" w:eastAsia="等线" w:hAnsi="Arial" w:cs="Arial"/>
                <w:sz w:val="18"/>
                <w:vertAlign w:val="subscript"/>
                <w:lang w:eastAsia="ja-JP"/>
              </w:rPr>
              <w:t>IB,c</w:t>
            </w:r>
            <w:r w:rsidRPr="00901DE9">
              <w:rPr>
                <w:rFonts w:ascii="Arial" w:eastAsia="等线" w:hAnsi="Arial" w:cs="Arial"/>
                <w:sz w:val="18"/>
                <w:lang w:eastAsia="ja-JP"/>
              </w:rPr>
              <w:t xml:space="preserve"> = 0.</w:t>
            </w:r>
          </w:p>
          <w:p w14:paraId="5B74F25E" w14:textId="77777777" w:rsidR="004F466A" w:rsidRDefault="004F466A" w:rsidP="00DC70BA">
            <w:pPr>
              <w:keepLines/>
              <w:spacing w:after="0"/>
              <w:ind w:left="870" w:hanging="870"/>
              <w:rPr>
                <w:rFonts w:ascii="Arial" w:eastAsia="等线" w:hAnsi="Arial"/>
                <w:color w:val="000000"/>
                <w:sz w:val="18"/>
                <w:lang w:val="en-US" w:eastAsia="zh-CN"/>
              </w:rPr>
            </w:pPr>
            <w:r w:rsidRPr="00901DE9">
              <w:rPr>
                <w:rFonts w:ascii="Arial" w:eastAsia="等线" w:hAnsi="Arial" w:cs="Arial"/>
                <w:sz w:val="18"/>
                <w:lang w:eastAsia="ja-JP"/>
              </w:rPr>
              <w:t>NOTE 10:</w:t>
            </w:r>
            <w:r w:rsidRPr="00901DE9">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901DE9">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901DE9">
              <w:rPr>
                <w:rFonts w:ascii="Arial" w:eastAsia="等线" w:hAnsi="Arial" w:cs="Arial"/>
                <w:sz w:val="18"/>
                <w:lang w:eastAsia="ja-JP"/>
              </w:rPr>
              <w:t>.</w:t>
            </w:r>
          </w:p>
        </w:tc>
      </w:tr>
    </w:tbl>
    <w:p w14:paraId="0B4FC308" w14:textId="77777777" w:rsidR="00BC1FE2" w:rsidRPr="004F466A" w:rsidRDefault="00BC1FE2" w:rsidP="00AC4AB0">
      <w:pPr>
        <w:rPr>
          <w:b/>
          <w:color w:val="0070C0"/>
          <w:sz w:val="32"/>
          <w:szCs w:val="32"/>
        </w:rPr>
      </w:pPr>
    </w:p>
    <w:p w14:paraId="3AAF2A8B" w14:textId="0BF37EA6" w:rsidR="006F1129" w:rsidRDefault="006F1129" w:rsidP="006F1129">
      <w:pPr>
        <w:pStyle w:val="21"/>
      </w:pPr>
      <w:bookmarkStart w:id="294" w:name="_Toc136288289"/>
      <w:r>
        <w:rPr>
          <w:rFonts w:hint="eastAsia"/>
        </w:rPr>
        <w:t>5.27</w:t>
      </w:r>
      <w:r w:rsidRPr="000469EC">
        <w:tab/>
      </w:r>
      <w:r>
        <w:rPr>
          <w:rFonts w:hint="eastAsia"/>
        </w:rPr>
        <w:t>CA_n</w:t>
      </w:r>
      <w:r>
        <w:t>7</w:t>
      </w:r>
      <w:r>
        <w:rPr>
          <w:rFonts w:hint="eastAsia"/>
        </w:rPr>
        <w:t>-n</w:t>
      </w:r>
      <w:r>
        <w:t>28</w:t>
      </w:r>
      <w:r>
        <w:rPr>
          <w:rFonts w:hint="eastAsia"/>
        </w:rPr>
        <w:t>-n</w:t>
      </w:r>
      <w:r>
        <w:t>38</w:t>
      </w:r>
      <w:bookmarkEnd w:id="294"/>
    </w:p>
    <w:p w14:paraId="6CFFE76B" w14:textId="47BA635D" w:rsidR="006F1129" w:rsidRPr="00A20126" w:rsidRDefault="006F1129" w:rsidP="006F1129">
      <w:pPr>
        <w:pStyle w:val="31"/>
      </w:pPr>
      <w:bookmarkStart w:id="295" w:name="_Toc136288290"/>
      <w:r>
        <w:t>5.27.1</w:t>
      </w:r>
      <w:r>
        <w:tab/>
        <w:t>Common for 1 band UL and 2 bands UL CA</w:t>
      </w:r>
      <w:bookmarkEnd w:id="295"/>
    </w:p>
    <w:p w14:paraId="305DD44E" w14:textId="017A805A" w:rsidR="006F1129" w:rsidRDefault="006F1129" w:rsidP="006F1129">
      <w:pPr>
        <w:pStyle w:val="41"/>
      </w:pPr>
      <w:bookmarkStart w:id="296" w:name="_Toc136288291"/>
      <w:r>
        <w:rPr>
          <w:rFonts w:hint="eastAsia"/>
        </w:rPr>
        <w:t>5.27.1</w:t>
      </w:r>
      <w:r>
        <w:t>.1</w:t>
      </w:r>
      <w:r>
        <w:tab/>
        <w:t xml:space="preserve">Operating bands for </w:t>
      </w:r>
      <w:r>
        <w:rPr>
          <w:rFonts w:hint="eastAsia"/>
        </w:rPr>
        <w:t>CA</w:t>
      </w:r>
      <w:bookmarkEnd w:id="296"/>
    </w:p>
    <w:p w14:paraId="1AA6857C" w14:textId="206D019F" w:rsidR="006F1129" w:rsidRPr="000469EC" w:rsidRDefault="006F1129" w:rsidP="006F1129">
      <w:pPr>
        <w:pStyle w:val="TH"/>
        <w:rPr>
          <w:rFonts w:cs="Arial"/>
        </w:rPr>
      </w:pPr>
      <w:r>
        <w:rPr>
          <w:rFonts w:cs="Arial"/>
        </w:rPr>
        <w:t>Table 5.27.1.1-1</w:t>
      </w:r>
      <w:r w:rsidRPr="000469EC">
        <w:rPr>
          <w:rFonts w:cs="Arial"/>
        </w:rPr>
        <w:t>: Inter-band CA operating bands involving FR1 (three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6F1129" w14:paraId="75AAB211" w14:textId="77777777" w:rsidTr="00DC70BA">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015BB507" w14:textId="77777777" w:rsidR="006F1129" w:rsidRDefault="006F1129" w:rsidP="00DC70BA">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363C6BE4" w14:textId="77777777" w:rsidR="006F1129" w:rsidRDefault="006F1129" w:rsidP="00DC70BA">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4703D2F6" w14:textId="77777777" w:rsidR="006F1129" w:rsidRDefault="006F1129" w:rsidP="00DC70BA">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8C0F118" w14:textId="77777777" w:rsidR="006F1129" w:rsidRDefault="006F1129" w:rsidP="00DC70BA">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1CEE1BBC" w14:textId="77777777" w:rsidR="006F1129" w:rsidRDefault="006F1129" w:rsidP="00DC70BA">
            <w:pPr>
              <w:keepNext/>
              <w:keepLines/>
              <w:spacing w:after="0"/>
              <w:jc w:val="center"/>
              <w:rPr>
                <w:rFonts w:ascii="Arial" w:hAnsi="Arial"/>
                <w:b/>
                <w:color w:val="000000"/>
                <w:sz w:val="18"/>
              </w:rPr>
            </w:pPr>
            <w:r>
              <w:rPr>
                <w:rFonts w:ascii="Arial" w:hAnsi="Arial"/>
                <w:b/>
                <w:color w:val="000000"/>
                <w:sz w:val="18"/>
              </w:rPr>
              <w:t>Duplex Mode</w:t>
            </w:r>
          </w:p>
        </w:tc>
      </w:tr>
      <w:tr w:rsidR="006F1129" w14:paraId="7DBC82E5" w14:textId="77777777" w:rsidTr="00DC70BA">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7E2DEA" w14:textId="77777777" w:rsidR="006F1129" w:rsidRDefault="006F1129" w:rsidP="00DC70BA">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B427AC" w14:textId="77777777" w:rsidR="006F1129" w:rsidRDefault="006F1129" w:rsidP="00DC70BA">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6162DE21" w14:textId="77777777" w:rsidR="006F1129" w:rsidRDefault="006F1129" w:rsidP="00DC70BA">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28F08084" w14:textId="77777777" w:rsidR="006F1129" w:rsidRDefault="006F1129" w:rsidP="00DC70BA">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7F0A57" w14:textId="77777777" w:rsidR="006F1129" w:rsidRDefault="006F1129" w:rsidP="00DC70BA">
            <w:pPr>
              <w:spacing w:after="0"/>
              <w:rPr>
                <w:rFonts w:ascii="Arial" w:hAnsi="Arial"/>
                <w:b/>
                <w:color w:val="000000"/>
                <w:sz w:val="18"/>
              </w:rPr>
            </w:pPr>
          </w:p>
        </w:tc>
      </w:tr>
      <w:tr w:rsidR="006F1129" w14:paraId="73240AFF" w14:textId="77777777" w:rsidTr="00DC70BA">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F67C7C" w14:textId="77777777" w:rsidR="006F1129" w:rsidRDefault="006F1129" w:rsidP="00DC70BA">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126D19" w14:textId="77777777" w:rsidR="006F1129" w:rsidRDefault="006F1129" w:rsidP="00DC70BA">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77F03FEE" w14:textId="77777777" w:rsidR="006F1129" w:rsidRDefault="006F1129" w:rsidP="00DC70BA">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56D18439" w14:textId="77777777" w:rsidR="006F1129" w:rsidRDefault="006F1129" w:rsidP="00DC70BA">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A54CD" w14:textId="77777777" w:rsidR="006F1129" w:rsidRDefault="006F1129" w:rsidP="00DC70BA">
            <w:pPr>
              <w:spacing w:after="0"/>
              <w:rPr>
                <w:rFonts w:ascii="Arial" w:hAnsi="Arial"/>
                <w:b/>
                <w:color w:val="000000"/>
                <w:sz w:val="18"/>
              </w:rPr>
            </w:pPr>
          </w:p>
        </w:tc>
      </w:tr>
      <w:tr w:rsidR="006F1129" w14:paraId="0A4FD6A5" w14:textId="77777777" w:rsidTr="00DC70BA">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48C6C043" w14:textId="77777777" w:rsidR="006F1129" w:rsidRPr="00050EB8" w:rsidRDefault="006F1129" w:rsidP="00DC70BA">
            <w:pPr>
              <w:keepNext/>
              <w:keepLines/>
              <w:spacing w:after="0"/>
              <w:jc w:val="center"/>
              <w:rPr>
                <w:rFonts w:ascii="Arial" w:hAnsi="Arial"/>
                <w:color w:val="000000"/>
                <w:sz w:val="18"/>
                <w:lang w:eastAsia="zh-CN"/>
              </w:rPr>
            </w:pPr>
            <w:r w:rsidRPr="009B4792">
              <w:rPr>
                <w:rFonts w:ascii="Arial" w:eastAsia="宋体" w:hAnsi="Arial"/>
                <w:color w:val="000000"/>
                <w:sz w:val="18"/>
                <w:lang w:eastAsia="zh-CN"/>
              </w:rPr>
              <w:t>CA_n</w:t>
            </w:r>
            <w:r>
              <w:rPr>
                <w:rFonts w:ascii="Arial" w:eastAsia="宋体" w:hAnsi="Arial"/>
                <w:color w:val="000000"/>
                <w:sz w:val="18"/>
                <w:lang w:eastAsia="zh-CN"/>
              </w:rPr>
              <w:t>7</w:t>
            </w:r>
            <w:r w:rsidRPr="009B4792">
              <w:rPr>
                <w:rFonts w:ascii="Arial" w:eastAsia="宋体" w:hAnsi="Arial"/>
                <w:color w:val="000000"/>
                <w:sz w:val="18"/>
                <w:lang w:eastAsia="zh-CN"/>
              </w:rPr>
              <w:t>-n</w:t>
            </w:r>
            <w:r>
              <w:rPr>
                <w:rFonts w:ascii="Arial" w:eastAsia="宋体" w:hAnsi="Arial"/>
                <w:color w:val="000000"/>
                <w:sz w:val="18"/>
                <w:lang w:eastAsia="zh-CN"/>
              </w:rPr>
              <w:t>28</w:t>
            </w:r>
            <w:r w:rsidRPr="009B4792">
              <w:rPr>
                <w:rFonts w:ascii="Arial" w:eastAsia="宋体" w:hAnsi="Arial"/>
                <w:color w:val="000000"/>
                <w:sz w:val="18"/>
                <w:lang w:eastAsia="zh-CN"/>
              </w:rPr>
              <w:t>-n</w:t>
            </w:r>
            <w:r>
              <w:rPr>
                <w:rFonts w:ascii="Arial" w:eastAsia="宋体" w:hAnsi="Arial"/>
                <w:color w:val="000000"/>
                <w:sz w:val="18"/>
                <w:lang w:eastAsia="zh-CN"/>
              </w:rPr>
              <w:t>38</w:t>
            </w:r>
          </w:p>
        </w:tc>
        <w:tc>
          <w:tcPr>
            <w:tcW w:w="1067" w:type="dxa"/>
            <w:tcBorders>
              <w:top w:val="single" w:sz="4" w:space="0" w:color="auto"/>
              <w:left w:val="single" w:sz="4" w:space="0" w:color="auto"/>
              <w:bottom w:val="single" w:sz="4" w:space="0" w:color="auto"/>
              <w:right w:val="single" w:sz="4" w:space="0" w:color="auto"/>
            </w:tcBorders>
            <w:vAlign w:val="center"/>
            <w:hideMark/>
          </w:tcPr>
          <w:p w14:paraId="0BCAAC46" w14:textId="77777777" w:rsidR="006F1129" w:rsidRPr="00050EB8" w:rsidRDefault="006F1129" w:rsidP="00DC70BA">
            <w:pPr>
              <w:keepNext/>
              <w:keepLines/>
              <w:spacing w:after="0"/>
              <w:jc w:val="center"/>
              <w:rPr>
                <w:rFonts w:ascii="Arial" w:hAnsi="Arial"/>
                <w:color w:val="000000"/>
                <w:sz w:val="18"/>
              </w:rPr>
            </w:pPr>
            <w:r>
              <w:rPr>
                <w:rFonts w:ascii="Arial" w:hAnsi="Arial"/>
                <w:color w:val="000000"/>
                <w:sz w:val="18"/>
              </w:rPr>
              <w:t>n7</w:t>
            </w:r>
          </w:p>
        </w:tc>
        <w:tc>
          <w:tcPr>
            <w:tcW w:w="1212" w:type="dxa"/>
            <w:tcBorders>
              <w:top w:val="single" w:sz="4" w:space="0" w:color="auto"/>
              <w:left w:val="single" w:sz="4" w:space="0" w:color="auto"/>
              <w:bottom w:val="single" w:sz="4" w:space="0" w:color="auto"/>
              <w:right w:val="single" w:sz="4" w:space="0" w:color="auto"/>
            </w:tcBorders>
            <w:hideMark/>
          </w:tcPr>
          <w:p w14:paraId="793FBC6A" w14:textId="77777777" w:rsidR="006F1129" w:rsidRPr="00050EB8" w:rsidRDefault="006F1129" w:rsidP="00DC70BA">
            <w:pPr>
              <w:keepNext/>
              <w:keepLines/>
              <w:spacing w:after="0"/>
              <w:jc w:val="right"/>
              <w:rPr>
                <w:rFonts w:ascii="Arial" w:hAnsi="Arial" w:cs="Arial"/>
                <w:color w:val="000000"/>
                <w:sz w:val="18"/>
                <w:lang w:eastAsia="zh-CN"/>
              </w:rPr>
            </w:pPr>
            <w:r>
              <w:rPr>
                <w:rFonts w:ascii="Arial" w:hAnsi="Arial" w:cs="Arial"/>
                <w:sz w:val="18"/>
                <w:lang w:val="en-US" w:eastAsia="zh-CN"/>
              </w:rPr>
              <w:t>2500 MHz</w:t>
            </w:r>
          </w:p>
        </w:tc>
        <w:tc>
          <w:tcPr>
            <w:tcW w:w="317" w:type="dxa"/>
            <w:tcBorders>
              <w:top w:val="single" w:sz="4" w:space="0" w:color="auto"/>
              <w:left w:val="single" w:sz="4" w:space="0" w:color="auto"/>
              <w:bottom w:val="single" w:sz="4" w:space="0" w:color="auto"/>
              <w:right w:val="single" w:sz="4" w:space="0" w:color="auto"/>
            </w:tcBorders>
            <w:hideMark/>
          </w:tcPr>
          <w:p w14:paraId="1D2C172F" w14:textId="77777777" w:rsidR="006F1129" w:rsidRDefault="006F1129"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3F823679" w14:textId="77777777" w:rsidR="006F1129" w:rsidRPr="00050EB8" w:rsidRDefault="006F1129" w:rsidP="00DC70BA">
            <w:pPr>
              <w:keepNext/>
              <w:keepLines/>
              <w:spacing w:after="0"/>
              <w:rPr>
                <w:rFonts w:ascii="Arial" w:hAnsi="Arial" w:cs="Arial"/>
                <w:color w:val="000000"/>
                <w:sz w:val="18"/>
                <w:lang w:eastAsia="zh-CN"/>
              </w:rPr>
            </w:pPr>
            <w:r>
              <w:rPr>
                <w:rFonts w:ascii="Arial" w:hAnsi="Arial" w:cs="Arial"/>
                <w:sz w:val="18"/>
                <w:lang w:val="en-US" w:eastAsia="zh-CN"/>
              </w:rPr>
              <w:t>2570 MHz</w:t>
            </w:r>
          </w:p>
        </w:tc>
        <w:tc>
          <w:tcPr>
            <w:tcW w:w="1210" w:type="dxa"/>
            <w:tcBorders>
              <w:top w:val="single" w:sz="4" w:space="0" w:color="auto"/>
              <w:left w:val="single" w:sz="4" w:space="0" w:color="auto"/>
              <w:bottom w:val="single" w:sz="4" w:space="0" w:color="auto"/>
              <w:right w:val="single" w:sz="4" w:space="0" w:color="auto"/>
            </w:tcBorders>
            <w:hideMark/>
          </w:tcPr>
          <w:p w14:paraId="017095FB" w14:textId="77777777" w:rsidR="006F1129" w:rsidRPr="00050EB8" w:rsidRDefault="006F1129" w:rsidP="00DC70BA">
            <w:pPr>
              <w:keepNext/>
              <w:keepLines/>
              <w:spacing w:after="0"/>
              <w:jc w:val="right"/>
              <w:rPr>
                <w:rFonts w:ascii="Arial" w:hAnsi="Arial" w:cs="Arial"/>
                <w:color w:val="000000"/>
                <w:sz w:val="18"/>
                <w:lang w:eastAsia="zh-CN"/>
              </w:rPr>
            </w:pPr>
            <w:r>
              <w:rPr>
                <w:rFonts w:ascii="Arial" w:hAnsi="Arial" w:cs="Arial"/>
                <w:sz w:val="18"/>
                <w:lang w:val="en-US" w:eastAsia="zh-CN"/>
              </w:rPr>
              <w:t>2620 MHz</w:t>
            </w:r>
          </w:p>
        </w:tc>
        <w:tc>
          <w:tcPr>
            <w:tcW w:w="317" w:type="dxa"/>
            <w:tcBorders>
              <w:top w:val="single" w:sz="4" w:space="0" w:color="auto"/>
              <w:left w:val="single" w:sz="4" w:space="0" w:color="auto"/>
              <w:bottom w:val="single" w:sz="4" w:space="0" w:color="auto"/>
              <w:right w:val="single" w:sz="4" w:space="0" w:color="auto"/>
            </w:tcBorders>
            <w:hideMark/>
          </w:tcPr>
          <w:p w14:paraId="57365F60" w14:textId="77777777" w:rsidR="006F1129" w:rsidRDefault="006F1129"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5BF5D19F" w14:textId="77777777" w:rsidR="006F1129" w:rsidRPr="00050EB8" w:rsidRDefault="006F1129" w:rsidP="00DC70BA">
            <w:pPr>
              <w:keepNext/>
              <w:keepLines/>
              <w:spacing w:after="0"/>
              <w:rPr>
                <w:rFonts w:ascii="Arial" w:hAnsi="Arial" w:cs="Arial"/>
                <w:color w:val="000000"/>
                <w:sz w:val="18"/>
                <w:lang w:eastAsia="zh-CN"/>
              </w:rPr>
            </w:pPr>
            <w:r>
              <w:rPr>
                <w:rFonts w:ascii="Arial" w:hAnsi="Arial" w:cs="Arial"/>
                <w:sz w:val="18"/>
                <w:lang w:val="en-US" w:eastAsia="zh-CN"/>
              </w:rPr>
              <w:t>2690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0077ADB6" w14:textId="77777777" w:rsidR="006F1129" w:rsidRPr="00050EB8" w:rsidRDefault="006F1129" w:rsidP="00DC70BA">
            <w:pPr>
              <w:keepNext/>
              <w:keepLines/>
              <w:spacing w:after="0"/>
              <w:jc w:val="center"/>
              <w:rPr>
                <w:rFonts w:ascii="Arial" w:hAnsi="Arial"/>
                <w:color w:val="000000"/>
                <w:sz w:val="18"/>
                <w:lang w:eastAsia="zh-CN"/>
              </w:rPr>
            </w:pPr>
            <w:r>
              <w:rPr>
                <w:rFonts w:ascii="Arial" w:hAnsi="Arial" w:cs="Arial"/>
                <w:sz w:val="18"/>
                <w:lang w:eastAsia="ja-JP"/>
              </w:rPr>
              <w:t>FDD</w:t>
            </w:r>
          </w:p>
        </w:tc>
      </w:tr>
      <w:tr w:rsidR="006F1129" w14:paraId="318AE325" w14:textId="77777777" w:rsidTr="00DC70BA">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EA1BE9" w14:textId="77777777" w:rsidR="006F1129" w:rsidRPr="00050EB8" w:rsidRDefault="006F1129" w:rsidP="00DC70BA">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373D7FD1" w14:textId="77777777" w:rsidR="006F1129" w:rsidRPr="00050EB8" w:rsidRDefault="006F1129" w:rsidP="00DC70BA">
            <w:pPr>
              <w:keepNext/>
              <w:keepLines/>
              <w:spacing w:after="0"/>
              <w:jc w:val="center"/>
              <w:rPr>
                <w:rFonts w:ascii="Arial" w:hAnsi="Arial"/>
                <w:color w:val="000000"/>
                <w:sz w:val="18"/>
              </w:rPr>
            </w:pPr>
            <w:r>
              <w:rPr>
                <w:rFonts w:ascii="Arial" w:hAnsi="Arial"/>
                <w:color w:val="000000"/>
                <w:sz w:val="18"/>
              </w:rPr>
              <w:t>n28</w:t>
            </w:r>
          </w:p>
        </w:tc>
        <w:tc>
          <w:tcPr>
            <w:tcW w:w="1212" w:type="dxa"/>
            <w:tcBorders>
              <w:top w:val="single" w:sz="4" w:space="0" w:color="auto"/>
              <w:left w:val="single" w:sz="4" w:space="0" w:color="auto"/>
              <w:bottom w:val="single" w:sz="4" w:space="0" w:color="auto"/>
              <w:right w:val="single" w:sz="4" w:space="0" w:color="auto"/>
            </w:tcBorders>
          </w:tcPr>
          <w:p w14:paraId="4D5D3FAB" w14:textId="77777777" w:rsidR="006F1129" w:rsidRPr="00050EB8" w:rsidRDefault="006F1129" w:rsidP="00DC70BA">
            <w:pPr>
              <w:keepNext/>
              <w:keepLines/>
              <w:spacing w:after="0"/>
              <w:jc w:val="right"/>
              <w:rPr>
                <w:rFonts w:ascii="Arial" w:hAnsi="Arial" w:cs="Arial"/>
                <w:color w:val="000000"/>
                <w:sz w:val="18"/>
                <w:lang w:eastAsia="zh-CN"/>
              </w:rPr>
            </w:pPr>
            <w:r>
              <w:rPr>
                <w:rFonts w:ascii="Arial" w:hAnsi="Arial" w:cs="Arial"/>
                <w:sz w:val="18"/>
                <w:lang w:val="en-US" w:eastAsia="zh-CN"/>
              </w:rPr>
              <w:t>703 MHz</w:t>
            </w:r>
          </w:p>
        </w:tc>
        <w:tc>
          <w:tcPr>
            <w:tcW w:w="317" w:type="dxa"/>
            <w:tcBorders>
              <w:top w:val="single" w:sz="4" w:space="0" w:color="auto"/>
              <w:left w:val="single" w:sz="4" w:space="0" w:color="auto"/>
              <w:bottom w:val="single" w:sz="4" w:space="0" w:color="auto"/>
              <w:right w:val="single" w:sz="4" w:space="0" w:color="auto"/>
            </w:tcBorders>
          </w:tcPr>
          <w:p w14:paraId="0D6050E6" w14:textId="77777777" w:rsidR="006F1129" w:rsidRDefault="006F1129"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tcPr>
          <w:p w14:paraId="430C4FDC" w14:textId="77777777" w:rsidR="006F1129" w:rsidRPr="00050EB8" w:rsidRDefault="006F1129" w:rsidP="00DC70BA">
            <w:pPr>
              <w:keepNext/>
              <w:keepLines/>
              <w:spacing w:after="0"/>
              <w:rPr>
                <w:rFonts w:ascii="Arial" w:hAnsi="Arial" w:cs="Arial"/>
                <w:color w:val="000000"/>
                <w:sz w:val="18"/>
                <w:lang w:eastAsia="zh-CN"/>
              </w:rPr>
            </w:pPr>
            <w:r>
              <w:rPr>
                <w:rFonts w:ascii="Arial" w:hAnsi="Arial" w:cs="Arial"/>
                <w:sz w:val="18"/>
                <w:lang w:val="en-US" w:eastAsia="zh-CN"/>
              </w:rPr>
              <w:t>748 MHz</w:t>
            </w:r>
          </w:p>
        </w:tc>
        <w:tc>
          <w:tcPr>
            <w:tcW w:w="1210" w:type="dxa"/>
            <w:tcBorders>
              <w:top w:val="single" w:sz="4" w:space="0" w:color="auto"/>
              <w:left w:val="single" w:sz="4" w:space="0" w:color="auto"/>
              <w:bottom w:val="single" w:sz="4" w:space="0" w:color="auto"/>
              <w:right w:val="single" w:sz="4" w:space="0" w:color="auto"/>
            </w:tcBorders>
          </w:tcPr>
          <w:p w14:paraId="4A608FA0" w14:textId="77777777" w:rsidR="006F1129" w:rsidRPr="00050EB8" w:rsidRDefault="006F1129" w:rsidP="00DC70BA">
            <w:pPr>
              <w:keepNext/>
              <w:keepLines/>
              <w:spacing w:after="0"/>
              <w:jc w:val="right"/>
              <w:rPr>
                <w:rFonts w:ascii="Arial" w:hAnsi="Arial" w:cs="Arial"/>
                <w:color w:val="000000"/>
                <w:sz w:val="18"/>
                <w:lang w:eastAsia="zh-CN"/>
              </w:rPr>
            </w:pPr>
            <w:r>
              <w:rPr>
                <w:rFonts w:ascii="Arial" w:hAnsi="Arial" w:cs="Arial"/>
                <w:sz w:val="18"/>
                <w:lang w:val="en-US" w:eastAsia="zh-CN"/>
              </w:rPr>
              <w:t>758 MHz</w:t>
            </w:r>
          </w:p>
        </w:tc>
        <w:tc>
          <w:tcPr>
            <w:tcW w:w="317" w:type="dxa"/>
            <w:tcBorders>
              <w:top w:val="single" w:sz="4" w:space="0" w:color="auto"/>
              <w:left w:val="single" w:sz="4" w:space="0" w:color="auto"/>
              <w:bottom w:val="single" w:sz="4" w:space="0" w:color="auto"/>
              <w:right w:val="single" w:sz="4" w:space="0" w:color="auto"/>
            </w:tcBorders>
          </w:tcPr>
          <w:p w14:paraId="7572CBC2" w14:textId="77777777" w:rsidR="006F1129" w:rsidRDefault="006F1129" w:rsidP="00DC70BA">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4FFFBB20" w14:textId="77777777" w:rsidR="006F1129" w:rsidRPr="00050EB8" w:rsidRDefault="006F1129" w:rsidP="00DC70BA">
            <w:pPr>
              <w:keepNext/>
              <w:keepLines/>
              <w:spacing w:after="0"/>
              <w:rPr>
                <w:rFonts w:ascii="Arial" w:hAnsi="Arial" w:cs="Arial"/>
                <w:color w:val="000000"/>
                <w:sz w:val="18"/>
                <w:lang w:eastAsia="zh-CN"/>
              </w:rPr>
            </w:pPr>
            <w:r>
              <w:rPr>
                <w:rFonts w:ascii="Arial" w:hAnsi="Arial" w:cs="Arial"/>
                <w:sz w:val="18"/>
                <w:lang w:val="en-US" w:eastAsia="zh-CN"/>
              </w:rPr>
              <w:t>803 MHz</w:t>
            </w:r>
          </w:p>
        </w:tc>
        <w:tc>
          <w:tcPr>
            <w:tcW w:w="850" w:type="dxa"/>
            <w:tcBorders>
              <w:top w:val="single" w:sz="4" w:space="0" w:color="auto"/>
              <w:left w:val="single" w:sz="4" w:space="0" w:color="auto"/>
              <w:bottom w:val="single" w:sz="4" w:space="0" w:color="auto"/>
              <w:right w:val="single" w:sz="4" w:space="0" w:color="auto"/>
            </w:tcBorders>
            <w:vAlign w:val="center"/>
          </w:tcPr>
          <w:p w14:paraId="20BA98F6" w14:textId="77777777" w:rsidR="006F1129" w:rsidRPr="00050EB8" w:rsidRDefault="006F1129" w:rsidP="00DC70BA">
            <w:pPr>
              <w:keepNext/>
              <w:keepLines/>
              <w:spacing w:after="0"/>
              <w:jc w:val="center"/>
              <w:rPr>
                <w:rFonts w:ascii="Arial" w:hAnsi="Arial"/>
                <w:color w:val="000000"/>
                <w:sz w:val="18"/>
                <w:lang w:eastAsia="zh-CN"/>
              </w:rPr>
            </w:pPr>
            <w:r>
              <w:rPr>
                <w:rFonts w:ascii="Arial" w:hAnsi="Arial" w:cs="Arial"/>
                <w:sz w:val="18"/>
                <w:lang w:eastAsia="ja-JP"/>
              </w:rPr>
              <w:t>FDD</w:t>
            </w:r>
          </w:p>
        </w:tc>
      </w:tr>
      <w:tr w:rsidR="006F1129" w14:paraId="4DF07CBD" w14:textId="77777777" w:rsidTr="00DC70BA">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38CABF" w14:textId="77777777" w:rsidR="006F1129" w:rsidRPr="00050EB8" w:rsidRDefault="006F1129" w:rsidP="00DC70BA">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5C6E616" w14:textId="77777777" w:rsidR="006F1129" w:rsidRPr="00050EB8" w:rsidRDefault="006F1129" w:rsidP="00DC70BA">
            <w:pPr>
              <w:keepNext/>
              <w:keepLines/>
              <w:spacing w:after="0"/>
              <w:jc w:val="center"/>
              <w:rPr>
                <w:rFonts w:ascii="Arial" w:hAnsi="Arial"/>
                <w:color w:val="000000"/>
                <w:sz w:val="18"/>
                <w:lang w:eastAsia="zh-CN"/>
              </w:rPr>
            </w:pPr>
            <w:r>
              <w:rPr>
                <w:rFonts w:ascii="Arial" w:eastAsia="宋体" w:hAnsi="Arial"/>
                <w:color w:val="000000"/>
                <w:sz w:val="18"/>
                <w:lang w:eastAsia="zh-CN"/>
              </w:rPr>
              <w:t>n38</w:t>
            </w:r>
          </w:p>
        </w:tc>
        <w:tc>
          <w:tcPr>
            <w:tcW w:w="1212" w:type="dxa"/>
            <w:tcBorders>
              <w:top w:val="single" w:sz="4" w:space="0" w:color="auto"/>
              <w:left w:val="single" w:sz="4" w:space="0" w:color="auto"/>
              <w:bottom w:val="single" w:sz="4" w:space="0" w:color="auto"/>
              <w:right w:val="single" w:sz="4" w:space="0" w:color="auto"/>
            </w:tcBorders>
            <w:vAlign w:val="center"/>
            <w:hideMark/>
          </w:tcPr>
          <w:p w14:paraId="6A75DEFD" w14:textId="77777777" w:rsidR="006F1129" w:rsidRPr="00050EB8" w:rsidRDefault="006F1129" w:rsidP="00DC70BA">
            <w:pPr>
              <w:keepNext/>
              <w:keepLines/>
              <w:spacing w:after="0"/>
              <w:jc w:val="right"/>
              <w:rPr>
                <w:rFonts w:ascii="Arial" w:hAnsi="Arial" w:cs="Arial"/>
                <w:color w:val="000000"/>
                <w:sz w:val="18"/>
                <w:lang w:eastAsia="zh-CN"/>
              </w:rPr>
            </w:pPr>
            <w:r w:rsidRPr="004B5957">
              <w:rPr>
                <w:rFonts w:ascii="Arial" w:eastAsia="宋体" w:hAnsi="Arial" w:cs="Arial"/>
                <w:sz w:val="18"/>
                <w:lang w:eastAsia="zh-CN"/>
              </w:rPr>
              <w:t>2570MHz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46F879A2" w14:textId="77777777" w:rsidR="006F1129" w:rsidRDefault="006F1129" w:rsidP="00DC70BA">
            <w:pPr>
              <w:keepNext/>
              <w:keepLines/>
              <w:spacing w:after="0"/>
              <w:jc w:val="center"/>
              <w:rPr>
                <w:rFonts w:ascii="Arial" w:hAnsi="Arial" w:cs="Arial"/>
                <w:color w:val="000000"/>
                <w:sz w:val="18"/>
              </w:rPr>
            </w:pPr>
            <w:r w:rsidRPr="004B5957">
              <w:rPr>
                <w:rFonts w:ascii="Arial" w:eastAsia="宋体" w:hAnsi="Arial" w:cs="Arial"/>
                <w:sz w:val="18"/>
                <w:lang w:val="en-US" w:eastAsia="zh-CN"/>
              </w:rPr>
              <w:t xml:space="preserve"> </w:t>
            </w:r>
          </w:p>
        </w:tc>
        <w:tc>
          <w:tcPr>
            <w:tcW w:w="1200" w:type="dxa"/>
            <w:tcBorders>
              <w:top w:val="single" w:sz="4" w:space="0" w:color="auto"/>
              <w:left w:val="single" w:sz="4" w:space="0" w:color="auto"/>
              <w:bottom w:val="single" w:sz="4" w:space="0" w:color="auto"/>
              <w:right w:val="single" w:sz="4" w:space="0" w:color="auto"/>
            </w:tcBorders>
            <w:vAlign w:val="center"/>
            <w:hideMark/>
          </w:tcPr>
          <w:p w14:paraId="455F2101" w14:textId="77777777" w:rsidR="006F1129" w:rsidRPr="00050EB8" w:rsidRDefault="006F1129" w:rsidP="00DC70BA">
            <w:pPr>
              <w:keepNext/>
              <w:keepLines/>
              <w:spacing w:after="0"/>
              <w:rPr>
                <w:rFonts w:ascii="Arial" w:hAnsi="Arial" w:cs="Arial"/>
                <w:color w:val="000000"/>
                <w:sz w:val="18"/>
                <w:lang w:eastAsia="zh-CN"/>
              </w:rPr>
            </w:pPr>
            <w:r w:rsidRPr="004B5957">
              <w:rPr>
                <w:rFonts w:ascii="Arial" w:eastAsia="宋体" w:hAnsi="Arial" w:cs="Arial"/>
                <w:sz w:val="18"/>
                <w:lang w:eastAsia="zh-CN"/>
              </w:rPr>
              <w:t>2620MHz</w:t>
            </w:r>
          </w:p>
        </w:tc>
        <w:tc>
          <w:tcPr>
            <w:tcW w:w="1210" w:type="dxa"/>
            <w:tcBorders>
              <w:top w:val="single" w:sz="4" w:space="0" w:color="auto"/>
              <w:left w:val="single" w:sz="4" w:space="0" w:color="auto"/>
              <w:bottom w:val="single" w:sz="4" w:space="0" w:color="auto"/>
              <w:right w:val="single" w:sz="4" w:space="0" w:color="auto"/>
            </w:tcBorders>
            <w:vAlign w:val="center"/>
            <w:hideMark/>
          </w:tcPr>
          <w:p w14:paraId="6D820571" w14:textId="77777777" w:rsidR="006F1129" w:rsidRPr="00050EB8" w:rsidRDefault="006F1129" w:rsidP="00DC70BA">
            <w:pPr>
              <w:keepNext/>
              <w:keepLines/>
              <w:spacing w:after="0"/>
              <w:jc w:val="right"/>
              <w:rPr>
                <w:rFonts w:ascii="Arial" w:hAnsi="Arial" w:cs="Arial"/>
                <w:color w:val="000000"/>
                <w:sz w:val="18"/>
                <w:lang w:eastAsia="zh-CN"/>
              </w:rPr>
            </w:pPr>
            <w:r w:rsidRPr="004B5957">
              <w:rPr>
                <w:rFonts w:ascii="Arial" w:eastAsia="宋体" w:hAnsi="Arial" w:cs="Arial"/>
                <w:sz w:val="18"/>
                <w:lang w:eastAsia="zh-CN"/>
              </w:rPr>
              <w:t>2570MHz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3017B757" w14:textId="77777777" w:rsidR="006F1129" w:rsidRDefault="006F1129" w:rsidP="00DC70BA">
            <w:pPr>
              <w:keepNext/>
              <w:keepLines/>
              <w:spacing w:after="0"/>
              <w:jc w:val="center"/>
              <w:rPr>
                <w:rFonts w:ascii="Arial" w:hAnsi="Arial" w:cs="Arial"/>
                <w:color w:val="000000"/>
                <w:sz w:val="18"/>
              </w:rPr>
            </w:pPr>
            <w:r w:rsidRPr="004B5957">
              <w:rPr>
                <w:rFonts w:ascii="Arial" w:eastAsia="宋体" w:hAnsi="Arial" w:cs="Arial"/>
                <w:sz w:val="18"/>
                <w:lang w:val="en-US" w:eastAsia="zh-CN"/>
              </w:rPr>
              <w:t xml:space="preserve"> </w:t>
            </w:r>
          </w:p>
        </w:tc>
        <w:tc>
          <w:tcPr>
            <w:tcW w:w="1401" w:type="dxa"/>
            <w:tcBorders>
              <w:top w:val="single" w:sz="4" w:space="0" w:color="auto"/>
              <w:left w:val="single" w:sz="4" w:space="0" w:color="auto"/>
              <w:bottom w:val="single" w:sz="4" w:space="0" w:color="auto"/>
              <w:right w:val="single" w:sz="4" w:space="0" w:color="auto"/>
            </w:tcBorders>
            <w:vAlign w:val="center"/>
            <w:hideMark/>
          </w:tcPr>
          <w:p w14:paraId="18E13EAD" w14:textId="77777777" w:rsidR="006F1129" w:rsidRPr="00050EB8" w:rsidRDefault="006F1129" w:rsidP="00DC70BA">
            <w:pPr>
              <w:keepNext/>
              <w:keepLines/>
              <w:spacing w:after="0"/>
              <w:rPr>
                <w:rFonts w:ascii="Arial" w:hAnsi="Arial" w:cs="Arial"/>
                <w:color w:val="000000"/>
                <w:sz w:val="18"/>
                <w:lang w:eastAsia="zh-CN"/>
              </w:rPr>
            </w:pPr>
            <w:r w:rsidRPr="004B5957">
              <w:rPr>
                <w:rFonts w:ascii="Arial" w:eastAsia="宋体" w:hAnsi="Arial" w:cs="Arial"/>
                <w:sz w:val="18"/>
                <w:lang w:eastAsia="zh-CN"/>
              </w:rPr>
              <w:t>2620MHz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42E43EC" w14:textId="77777777" w:rsidR="006F1129" w:rsidRPr="00050EB8" w:rsidRDefault="006F1129" w:rsidP="00DC70BA">
            <w:pPr>
              <w:keepNext/>
              <w:keepLines/>
              <w:spacing w:after="0"/>
              <w:jc w:val="center"/>
              <w:rPr>
                <w:rFonts w:ascii="Arial" w:hAnsi="Arial" w:cs="Arial"/>
                <w:color w:val="000000"/>
                <w:sz w:val="18"/>
                <w:szCs w:val="18"/>
                <w:lang w:eastAsia="zh-CN"/>
              </w:rPr>
            </w:pPr>
            <w:r>
              <w:rPr>
                <w:rFonts w:ascii="Arial" w:hAnsi="Arial" w:cs="Arial"/>
                <w:sz w:val="18"/>
                <w:lang w:eastAsia="ja-JP"/>
              </w:rPr>
              <w:t>TDD</w:t>
            </w:r>
          </w:p>
        </w:tc>
      </w:tr>
    </w:tbl>
    <w:p w14:paraId="1DEE4DDB" w14:textId="77777777" w:rsidR="006F1129" w:rsidRDefault="006F1129" w:rsidP="006F1129">
      <w:pPr>
        <w:rPr>
          <w:lang w:eastAsia="ko-KR"/>
        </w:rPr>
      </w:pPr>
    </w:p>
    <w:p w14:paraId="5A2D9350" w14:textId="39E44B42" w:rsidR="006F1129" w:rsidRDefault="006F1129" w:rsidP="006F1129">
      <w:pPr>
        <w:pStyle w:val="41"/>
      </w:pPr>
      <w:bookmarkStart w:id="297" w:name="_Toc136288292"/>
      <w:r>
        <w:rPr>
          <w:rFonts w:hint="eastAsia"/>
        </w:rPr>
        <w:t>5.27.</w:t>
      </w:r>
      <w:r>
        <w:t>1.2</w:t>
      </w:r>
      <w:r>
        <w:tab/>
        <w:t xml:space="preserve">Channel bandwidths per operating band for </w:t>
      </w:r>
      <w:r>
        <w:rPr>
          <w:rFonts w:hint="eastAsia"/>
        </w:rPr>
        <w:t>CA</w:t>
      </w:r>
      <w:bookmarkEnd w:id="297"/>
    </w:p>
    <w:p w14:paraId="21794C37" w14:textId="1EFC48AE" w:rsidR="006F1129" w:rsidRDefault="006F1129" w:rsidP="006F1129">
      <w:pPr>
        <w:pStyle w:val="TH"/>
        <w:rPr>
          <w:rFonts w:cs="Arial"/>
        </w:rPr>
      </w:pPr>
      <w:r>
        <w:rPr>
          <w:rFonts w:cs="Arial"/>
        </w:rPr>
        <w:t>Table 5.27.1.2-1: Supported bandwidths per CA band combination of band n7+n28+n38</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6F1129" w14:paraId="0474214F" w14:textId="77777777" w:rsidTr="00DC70BA">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456D9FE3" w14:textId="77777777" w:rsidR="006F1129" w:rsidRDefault="006F1129" w:rsidP="00DC70BA">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199BB35D" w14:textId="77777777" w:rsidR="006F1129" w:rsidRDefault="006F1129" w:rsidP="00DC70BA">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053CBFD8" w14:textId="77777777" w:rsidR="006F1129" w:rsidRDefault="006F1129" w:rsidP="00DC70BA">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69878C5" w14:textId="77777777" w:rsidR="006F1129" w:rsidRDefault="006F1129" w:rsidP="00DC70BA">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225DD2FE" w14:textId="77777777" w:rsidR="006F1129" w:rsidRDefault="006F1129" w:rsidP="00DC70BA">
            <w:pPr>
              <w:pStyle w:val="TAH"/>
              <w:overflowPunct w:val="0"/>
              <w:autoSpaceDE w:val="0"/>
              <w:autoSpaceDN w:val="0"/>
              <w:adjustRightInd w:val="0"/>
              <w:rPr>
                <w:lang w:eastAsia="zh-CN"/>
              </w:rPr>
            </w:pPr>
            <w:r>
              <w:t>Bandwidth combination set</w:t>
            </w:r>
          </w:p>
        </w:tc>
      </w:tr>
      <w:tr w:rsidR="006F1129" w14:paraId="7C1B529A" w14:textId="77777777" w:rsidTr="00DC70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2E8EAA" w14:textId="77777777" w:rsidR="006F1129" w:rsidRDefault="006F1129" w:rsidP="00DC70BA">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w:t>
            </w:r>
            <w:r>
              <w:rPr>
                <w:lang w:eastAsia="zh-CN"/>
              </w:rPr>
              <w:t>7</w:t>
            </w:r>
            <w:r>
              <w:rPr>
                <w:lang w:val="sv-SE"/>
              </w:rPr>
              <w:t>A-</w:t>
            </w:r>
            <w:r>
              <w:rPr>
                <w:rFonts w:hint="eastAsia"/>
                <w:lang w:eastAsia="zh-CN"/>
              </w:rPr>
              <w:t>n</w:t>
            </w:r>
            <w:r>
              <w:rPr>
                <w:lang w:eastAsia="zh-CN"/>
              </w:rPr>
              <w:t>28A</w:t>
            </w:r>
            <w:r>
              <w:rPr>
                <w:rFonts w:eastAsia="宋体" w:hint="eastAsia"/>
                <w:lang w:eastAsia="zh-CN"/>
              </w:rPr>
              <w:t>-n</w:t>
            </w:r>
            <w:r>
              <w:rPr>
                <w:rFonts w:eastAsia="宋体"/>
                <w:lang w:eastAsia="zh-CN"/>
              </w:rPr>
              <w:t>38</w:t>
            </w:r>
            <w:r>
              <w:rPr>
                <w:rFonts w:eastAsia="宋体" w:hint="eastAsia"/>
                <w:lang w:eastAsia="zh-CN"/>
              </w:rPr>
              <w:t>A</w:t>
            </w:r>
            <w:r w:rsidRPr="008B5A0D">
              <w:rPr>
                <w:rFonts w:eastAsia="宋体"/>
                <w:vertAlign w:val="superscript"/>
                <w:lang w:eastAsia="zh-CN"/>
              </w:rPr>
              <w:t>x</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240E16" w14:textId="77777777" w:rsidR="006F1129" w:rsidRDefault="006F1129" w:rsidP="00DC70BA">
            <w:pPr>
              <w:pStyle w:val="TAC"/>
              <w:overflowPunct w:val="0"/>
              <w:autoSpaceDE w:val="0"/>
              <w:autoSpaceDN w:val="0"/>
              <w:adjustRightInd w:val="0"/>
              <w:rPr>
                <w:rFonts w:eastAsia="宋体"/>
                <w:lang w:eastAsia="zh-CN"/>
              </w:rPr>
            </w:pPr>
            <w:r>
              <w:rPr>
                <w:lang w:eastAsia="zh-CN"/>
              </w:rPr>
              <w:t>n28</w:t>
            </w:r>
          </w:p>
        </w:tc>
        <w:tc>
          <w:tcPr>
            <w:tcW w:w="730" w:type="dxa"/>
            <w:tcBorders>
              <w:left w:val="single" w:sz="4" w:space="0" w:color="auto"/>
              <w:right w:val="single" w:sz="4" w:space="0" w:color="auto"/>
            </w:tcBorders>
            <w:vAlign w:val="center"/>
          </w:tcPr>
          <w:p w14:paraId="493D456C" w14:textId="77777777" w:rsidR="006F1129" w:rsidRDefault="006F1129" w:rsidP="00DC70BA">
            <w:pPr>
              <w:pStyle w:val="TAC"/>
              <w:overflowPunct w:val="0"/>
              <w:autoSpaceDE w:val="0"/>
              <w:autoSpaceDN w:val="0"/>
              <w:adjustRightInd w:val="0"/>
              <w:rPr>
                <w:lang w:eastAsia="zh-CN"/>
              </w:rPr>
            </w:pPr>
            <w:r>
              <w:rPr>
                <w:rFonts w:hint="eastAsia"/>
                <w:lang w:eastAsia="zh-CN"/>
              </w:rPr>
              <w:t>n</w:t>
            </w:r>
            <w:r>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E9D1B92" w14:textId="77777777" w:rsidR="006F1129" w:rsidRDefault="006F1129" w:rsidP="00DC70BA">
            <w:pPr>
              <w:pStyle w:val="TAC"/>
            </w:pPr>
            <w:r>
              <w:t xml:space="preserve">5, </w:t>
            </w:r>
            <w:r>
              <w:rPr>
                <w:rFonts w:hint="eastAsia"/>
              </w:rPr>
              <w:t>1</w:t>
            </w:r>
            <w:r>
              <w:t>0, 15, 20, 30, 40, 50</w:t>
            </w:r>
          </w:p>
        </w:tc>
        <w:tc>
          <w:tcPr>
            <w:tcW w:w="1360" w:type="dxa"/>
            <w:tcBorders>
              <w:left w:val="single" w:sz="4" w:space="0" w:color="auto"/>
              <w:bottom w:val="nil"/>
              <w:right w:val="single" w:sz="4" w:space="0" w:color="auto"/>
            </w:tcBorders>
            <w:shd w:val="clear" w:color="auto" w:fill="auto"/>
            <w:vAlign w:val="center"/>
          </w:tcPr>
          <w:p w14:paraId="7C3799FC" w14:textId="77777777" w:rsidR="006F1129" w:rsidRDefault="006F1129" w:rsidP="00DC70BA">
            <w:pPr>
              <w:pStyle w:val="TAC"/>
              <w:overflowPunct w:val="0"/>
              <w:autoSpaceDE w:val="0"/>
              <w:autoSpaceDN w:val="0"/>
              <w:adjustRightInd w:val="0"/>
              <w:rPr>
                <w:lang w:eastAsia="zh-CN"/>
              </w:rPr>
            </w:pPr>
            <w:r>
              <w:rPr>
                <w:rFonts w:hint="eastAsia"/>
                <w:lang w:eastAsia="zh-CN"/>
              </w:rPr>
              <w:t>0</w:t>
            </w:r>
          </w:p>
        </w:tc>
      </w:tr>
      <w:tr w:rsidR="006F1129" w14:paraId="00BC409C" w14:textId="77777777" w:rsidTr="00DC70BA">
        <w:trPr>
          <w:trHeight w:val="187"/>
        </w:trPr>
        <w:tc>
          <w:tcPr>
            <w:tcW w:w="1983" w:type="dxa"/>
            <w:tcBorders>
              <w:top w:val="nil"/>
              <w:left w:val="single" w:sz="4" w:space="0" w:color="auto"/>
              <w:bottom w:val="nil"/>
              <w:right w:val="single" w:sz="4" w:space="0" w:color="auto"/>
            </w:tcBorders>
            <w:shd w:val="clear" w:color="auto" w:fill="auto"/>
            <w:vAlign w:val="center"/>
          </w:tcPr>
          <w:p w14:paraId="3F3CDA1A" w14:textId="77777777" w:rsidR="006F1129" w:rsidRDefault="006F1129" w:rsidP="00DC70BA">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C87F08A" w14:textId="77777777" w:rsidR="006F1129" w:rsidRDefault="006F1129" w:rsidP="00DC70BA">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2623907D" w14:textId="77777777" w:rsidR="006F1129" w:rsidRDefault="006F1129" w:rsidP="00DC70BA">
            <w:pPr>
              <w:pStyle w:val="TAC"/>
              <w:overflowPunct w:val="0"/>
              <w:autoSpaceDE w:val="0"/>
              <w:autoSpaceDN w:val="0"/>
              <w:adjustRightInd w:val="0"/>
              <w:rPr>
                <w:lang w:eastAsia="zh-CN"/>
              </w:rPr>
            </w:pPr>
            <w:r>
              <w:rPr>
                <w:rFonts w:hint="eastAsia"/>
                <w:lang w:eastAsia="zh-CN"/>
              </w:rPr>
              <w:t>n</w:t>
            </w:r>
            <w:r>
              <w:rPr>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3D6AC149" w14:textId="77777777" w:rsidR="006F1129" w:rsidRDefault="006F1129" w:rsidP="00DC70BA">
            <w:pPr>
              <w:pStyle w:val="TAC"/>
            </w:pPr>
            <w:r>
              <w:t xml:space="preserve">5, </w:t>
            </w:r>
            <w:r>
              <w:rPr>
                <w:rFonts w:hint="eastAsia"/>
              </w:rPr>
              <w:t>1</w:t>
            </w:r>
            <w:r>
              <w:t>0, 15, 20</w:t>
            </w:r>
          </w:p>
        </w:tc>
        <w:tc>
          <w:tcPr>
            <w:tcW w:w="1360" w:type="dxa"/>
            <w:tcBorders>
              <w:top w:val="nil"/>
              <w:left w:val="single" w:sz="4" w:space="0" w:color="auto"/>
              <w:bottom w:val="nil"/>
              <w:right w:val="single" w:sz="4" w:space="0" w:color="auto"/>
            </w:tcBorders>
            <w:shd w:val="clear" w:color="auto" w:fill="auto"/>
            <w:vAlign w:val="center"/>
          </w:tcPr>
          <w:p w14:paraId="4385D800" w14:textId="77777777" w:rsidR="006F1129" w:rsidRDefault="006F1129" w:rsidP="00DC70BA">
            <w:pPr>
              <w:pStyle w:val="TAC"/>
              <w:overflowPunct w:val="0"/>
              <w:autoSpaceDE w:val="0"/>
              <w:autoSpaceDN w:val="0"/>
              <w:adjustRightInd w:val="0"/>
              <w:rPr>
                <w:lang w:eastAsia="zh-CN"/>
              </w:rPr>
            </w:pPr>
          </w:p>
        </w:tc>
      </w:tr>
      <w:tr w:rsidR="006F1129" w14:paraId="7D6001BD" w14:textId="77777777" w:rsidTr="00DC70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075486" w14:textId="77777777" w:rsidR="006F1129" w:rsidRDefault="006F1129" w:rsidP="00DC70BA">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4266D5" w14:textId="77777777" w:rsidR="006F1129" w:rsidRDefault="006F1129" w:rsidP="00DC70BA">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0B6FC9A1" w14:textId="77777777" w:rsidR="006F1129" w:rsidRDefault="006F1129" w:rsidP="00DC70BA">
            <w:pPr>
              <w:pStyle w:val="TAC"/>
              <w:overflowPunct w:val="0"/>
              <w:autoSpaceDE w:val="0"/>
              <w:autoSpaceDN w:val="0"/>
              <w:adjustRightInd w:val="0"/>
              <w:rPr>
                <w:lang w:eastAsia="zh-CN"/>
              </w:rPr>
            </w:pPr>
            <w:r>
              <w:rPr>
                <w:rFonts w:hint="eastAsia"/>
                <w:lang w:eastAsia="zh-CN"/>
              </w:rPr>
              <w:t>n</w:t>
            </w:r>
            <w:r>
              <w:rPr>
                <w:lang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5A96ED91" w14:textId="77777777" w:rsidR="006F1129" w:rsidRPr="00C85666" w:rsidRDefault="006F1129" w:rsidP="00DC70BA">
            <w:pPr>
              <w:pStyle w:val="TAC"/>
              <w:rPr>
                <w:rFonts w:eastAsia="宋体"/>
                <w:lang w:eastAsia="zh-CN" w:bidi="ar"/>
              </w:rPr>
            </w:pPr>
            <w:r>
              <w:t xml:space="preserve">5, </w:t>
            </w:r>
            <w:r>
              <w:rPr>
                <w:rFonts w:hint="eastAsia"/>
              </w:rPr>
              <w:t>1</w:t>
            </w:r>
            <w:r>
              <w:t>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24C9D6" w14:textId="77777777" w:rsidR="006F1129" w:rsidRDefault="006F1129" w:rsidP="00DC70BA">
            <w:pPr>
              <w:pStyle w:val="TAC"/>
              <w:overflowPunct w:val="0"/>
              <w:autoSpaceDE w:val="0"/>
              <w:autoSpaceDN w:val="0"/>
              <w:adjustRightInd w:val="0"/>
              <w:rPr>
                <w:lang w:eastAsia="zh-CN"/>
              </w:rPr>
            </w:pPr>
          </w:p>
        </w:tc>
      </w:tr>
      <w:tr w:rsidR="006F1129" w14:paraId="27EE2BE7" w14:textId="77777777" w:rsidTr="00DC70BA">
        <w:trPr>
          <w:trHeight w:val="187"/>
        </w:trPr>
        <w:tc>
          <w:tcPr>
            <w:tcW w:w="984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72F982F" w14:textId="77777777" w:rsidR="006F1129" w:rsidRDefault="006F1129" w:rsidP="00DC70BA">
            <w:pPr>
              <w:keepNext/>
              <w:keepLines/>
              <w:spacing w:after="0"/>
              <w:ind w:left="851" w:hanging="851"/>
              <w:rPr>
                <w:lang w:eastAsia="zh-CN"/>
              </w:rPr>
            </w:pPr>
            <w:r w:rsidRPr="00877CC8">
              <w:rPr>
                <w:rFonts w:ascii="Arial" w:eastAsia="PMingLiU" w:hAnsi="Arial" w:cs="Arial"/>
                <w:sz w:val="18"/>
                <w:lang w:eastAsia="zh-TW"/>
              </w:rPr>
              <w:t xml:space="preserve">NOTE </w:t>
            </w:r>
            <w:r>
              <w:rPr>
                <w:rFonts w:ascii="Arial" w:eastAsia="PMingLiU" w:hAnsi="Arial" w:cs="Arial"/>
                <w:sz w:val="18"/>
                <w:lang w:eastAsia="zh-TW"/>
              </w:rPr>
              <w:t>x</w:t>
            </w:r>
            <w:r w:rsidRPr="00877CC8">
              <w:rPr>
                <w:rFonts w:ascii="Arial" w:eastAsia="PMingLiU" w:hAnsi="Arial" w:cs="Arial"/>
                <w:sz w:val="18"/>
                <w:lang w:eastAsia="zh-TW"/>
              </w:rPr>
              <w:t>:</w:t>
            </w:r>
            <w:r w:rsidRPr="00877CC8">
              <w:rPr>
                <w:rFonts w:ascii="Arial" w:eastAsia="PMingLiU" w:hAnsi="Arial" w:cs="Arial"/>
                <w:sz w:val="18"/>
                <w:lang w:eastAsia="zh-TW"/>
              </w:rPr>
              <w:tab/>
              <w:t xml:space="preserve">UL carrier shall be supported in Band </w:t>
            </w:r>
            <w:r>
              <w:rPr>
                <w:rFonts w:ascii="Arial" w:eastAsia="PMingLiU" w:hAnsi="Arial" w:cs="Arial"/>
                <w:sz w:val="18"/>
                <w:lang w:eastAsia="zh-TW"/>
              </w:rPr>
              <w:t>n</w:t>
            </w:r>
            <w:r w:rsidRPr="00877CC8">
              <w:rPr>
                <w:rFonts w:ascii="Arial" w:eastAsia="PMingLiU" w:hAnsi="Arial" w:cs="Arial"/>
                <w:sz w:val="18"/>
                <w:lang w:eastAsia="zh-TW"/>
              </w:rPr>
              <w:t>2</w:t>
            </w:r>
            <w:r>
              <w:rPr>
                <w:rFonts w:ascii="Arial" w:eastAsia="PMingLiU" w:hAnsi="Arial" w:cs="Arial"/>
                <w:sz w:val="18"/>
                <w:lang w:eastAsia="zh-TW"/>
              </w:rPr>
              <w:t>8</w:t>
            </w:r>
            <w:r w:rsidRPr="00877CC8">
              <w:rPr>
                <w:rFonts w:ascii="Arial" w:eastAsia="PMingLiU" w:hAnsi="Arial" w:cs="Arial"/>
                <w:sz w:val="18"/>
                <w:lang w:eastAsia="zh-TW"/>
              </w:rPr>
              <w:t xml:space="preserve"> only. Power imbalance between downlink carriers on Band 7 and Band 38 is assumed to be within 6dB.</w:t>
            </w:r>
          </w:p>
        </w:tc>
      </w:tr>
    </w:tbl>
    <w:p w14:paraId="7716F4D0" w14:textId="77777777" w:rsidR="006F1129" w:rsidRDefault="006F1129" w:rsidP="006F1129">
      <w:pPr>
        <w:pStyle w:val="TH"/>
        <w:sectPr w:rsidR="006F1129">
          <w:pgSz w:w="11906" w:h="16838"/>
          <w:pgMar w:top="567" w:right="1134" w:bottom="709" w:left="1134" w:header="720" w:footer="720" w:gutter="0"/>
          <w:cols w:space="720"/>
          <w:docGrid w:linePitch="272"/>
        </w:sectPr>
      </w:pPr>
    </w:p>
    <w:p w14:paraId="46BABCBC" w14:textId="40EAD8ED" w:rsidR="006F1129" w:rsidRDefault="006F1129" w:rsidP="006F1129">
      <w:pPr>
        <w:pStyle w:val="41"/>
      </w:pPr>
      <w:bookmarkStart w:id="298" w:name="_Toc136288293"/>
      <w:r>
        <w:rPr>
          <w:rFonts w:hint="eastAsia"/>
        </w:rPr>
        <w:lastRenderedPageBreak/>
        <w:t>5.27.</w:t>
      </w:r>
      <w:r>
        <w:t>1</w:t>
      </w:r>
      <w:r>
        <w:rPr>
          <w:rFonts w:hint="eastAsia"/>
        </w:rPr>
        <w:t>.3</w:t>
      </w:r>
      <w:r>
        <w:tab/>
      </w:r>
      <w:r w:rsidRPr="000469EC">
        <w:t>∆T</w:t>
      </w:r>
      <w:r w:rsidRPr="000469EC">
        <w:rPr>
          <w:vertAlign w:val="subscript"/>
        </w:rPr>
        <w:t>IB</w:t>
      </w:r>
      <w:r w:rsidRPr="000469EC">
        <w:rPr>
          <w:rFonts w:hint="eastAsia"/>
          <w:vertAlign w:val="subscript"/>
        </w:rPr>
        <w:t>,c</w:t>
      </w:r>
      <w:r w:rsidRPr="000469EC">
        <w:t xml:space="preserve"> and ∆R</w:t>
      </w:r>
      <w:r w:rsidRPr="000469EC">
        <w:rPr>
          <w:vertAlign w:val="subscript"/>
        </w:rPr>
        <w:t>IB</w:t>
      </w:r>
      <w:r w:rsidRPr="000469EC">
        <w:rPr>
          <w:rFonts w:hint="eastAsia"/>
          <w:vertAlign w:val="subscript"/>
        </w:rPr>
        <w:t>,c</w:t>
      </w:r>
      <w:r w:rsidRPr="000469EC">
        <w:t xml:space="preserve"> values</w:t>
      </w:r>
      <w:bookmarkEnd w:id="298"/>
    </w:p>
    <w:p w14:paraId="04E744CD" w14:textId="77777777" w:rsidR="006F1129" w:rsidRDefault="006F1129" w:rsidP="006F1129">
      <w:r>
        <w:t xml:space="preserve">For </w:t>
      </w:r>
      <w:r>
        <w:rPr>
          <w:lang w:eastAsia="zh-CN"/>
        </w:rPr>
        <w:t>CA_n7</w:t>
      </w:r>
      <w:r>
        <w:t>-n28</w:t>
      </w:r>
      <w:r>
        <w:rPr>
          <w:lang w:eastAsia="zh-CN"/>
        </w:rPr>
        <w:t>-</w:t>
      </w:r>
      <w:r>
        <w:rPr>
          <w:rFonts w:hint="eastAsia"/>
          <w:lang w:eastAsia="zh-CN"/>
        </w:rPr>
        <w:t>n</w:t>
      </w:r>
      <w:r>
        <w:rPr>
          <w:lang w:eastAsia="zh-CN"/>
        </w:rPr>
        <w:t>38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Pr>
          <w:rFonts w:ascii="Arial" w:hAnsi="Arial"/>
          <w:sz w:val="18"/>
          <w:szCs w:val="18"/>
          <w:lang w:eastAsia="fi-FI"/>
        </w:rPr>
        <w:t>CA</w:t>
      </w:r>
      <w:r w:rsidRPr="00D67A9D">
        <w:rPr>
          <w:rFonts w:ascii="Arial" w:hAnsi="Arial"/>
          <w:sz w:val="18"/>
          <w:szCs w:val="18"/>
          <w:lang w:eastAsia="fi-FI"/>
        </w:rPr>
        <w:t>_n7</w:t>
      </w:r>
      <w:r>
        <w:rPr>
          <w:rFonts w:ascii="Arial" w:hAnsi="Arial"/>
          <w:sz w:val="18"/>
          <w:szCs w:val="18"/>
          <w:lang w:eastAsia="fi-FI"/>
        </w:rPr>
        <w:t>-n28</w:t>
      </w:r>
      <w:r>
        <w:t xml:space="preserve"> and are given in the tables below.</w:t>
      </w:r>
    </w:p>
    <w:p w14:paraId="37473168" w14:textId="5AAEA13B" w:rsidR="006F1129" w:rsidRDefault="006F1129" w:rsidP="006F1129">
      <w:pPr>
        <w:pStyle w:val="TH"/>
        <w:rPr>
          <w:rFonts w:cs="Arial"/>
        </w:rPr>
      </w:pPr>
      <w:r>
        <w:rPr>
          <w:rFonts w:cs="Arial"/>
        </w:rPr>
        <w:t xml:space="preserve">Table </w:t>
      </w:r>
      <w:r>
        <w:rPr>
          <w:rFonts w:cs="Arial" w:hint="eastAsia"/>
        </w:rPr>
        <w:t>5.27</w:t>
      </w:r>
      <w:r>
        <w:rPr>
          <w:rFonts w:cs="Arial"/>
        </w:rPr>
        <w:t>.1.3-1: ΔT</w:t>
      </w:r>
      <w:r w:rsidRPr="000469EC">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6F1129" w14:paraId="3544B297" w14:textId="77777777" w:rsidTr="00DC70BA">
        <w:trPr>
          <w:jc w:val="center"/>
        </w:trPr>
        <w:tc>
          <w:tcPr>
            <w:tcW w:w="2336" w:type="dxa"/>
            <w:vMerge w:val="restart"/>
            <w:tcBorders>
              <w:top w:val="single" w:sz="4" w:space="0" w:color="auto"/>
              <w:left w:val="single" w:sz="4" w:space="0" w:color="auto"/>
              <w:right w:val="single" w:sz="4" w:space="0" w:color="auto"/>
            </w:tcBorders>
          </w:tcPr>
          <w:p w14:paraId="413F40D1" w14:textId="77777777" w:rsidR="006F1129" w:rsidRDefault="006F1129" w:rsidP="00DC70BA">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2A66A31" w14:textId="77777777" w:rsidR="006F1129" w:rsidRDefault="006F1129" w:rsidP="00DC70BA">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6F1129" w14:paraId="1EDC7AF8" w14:textId="77777777" w:rsidTr="00DC70BA">
        <w:trPr>
          <w:jc w:val="center"/>
        </w:trPr>
        <w:tc>
          <w:tcPr>
            <w:tcW w:w="2336" w:type="dxa"/>
            <w:vMerge/>
            <w:tcBorders>
              <w:left w:val="single" w:sz="4" w:space="0" w:color="auto"/>
              <w:bottom w:val="single" w:sz="4" w:space="0" w:color="auto"/>
              <w:right w:val="single" w:sz="4" w:space="0" w:color="auto"/>
            </w:tcBorders>
          </w:tcPr>
          <w:p w14:paraId="27842E10" w14:textId="77777777" w:rsidR="006F1129" w:rsidRDefault="006F1129" w:rsidP="00DC70BA">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4E7E22C" w14:textId="77777777" w:rsidR="006F1129" w:rsidRDefault="006F1129" w:rsidP="00DC70BA">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6F1129" w14:paraId="60C18D8B" w14:textId="77777777" w:rsidTr="00DC70B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B662C6D" w14:textId="77777777" w:rsidR="006F1129" w:rsidRDefault="006F1129" w:rsidP="00DC70BA">
            <w:pPr>
              <w:keepNext/>
              <w:keepLines/>
              <w:spacing w:after="0"/>
              <w:jc w:val="center"/>
              <w:rPr>
                <w:rFonts w:ascii="Arial" w:eastAsia="宋体"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n7</w:t>
            </w:r>
            <w:r>
              <w:rPr>
                <w:rFonts w:ascii="Arial" w:eastAsia="等线" w:hAnsi="Arial"/>
                <w:sz w:val="18"/>
                <w:lang w:val="sv-SE" w:eastAsia="ja-JP"/>
              </w:rPr>
              <w:t>-</w:t>
            </w:r>
            <w:r>
              <w:rPr>
                <w:rFonts w:ascii="Arial" w:eastAsia="等线" w:hAnsi="Arial"/>
                <w:sz w:val="18"/>
                <w:lang w:val="en-US" w:eastAsia="zh-CN"/>
              </w:rPr>
              <w:t>n28</w:t>
            </w:r>
            <w:r>
              <w:rPr>
                <w:rFonts w:ascii="Arial" w:eastAsia="等线" w:hAnsi="Arial"/>
                <w:sz w:val="18"/>
                <w:lang w:val="sv-SE" w:eastAsia="zh-CN"/>
              </w:rPr>
              <w:t>-n38</w:t>
            </w:r>
          </w:p>
        </w:tc>
        <w:tc>
          <w:tcPr>
            <w:tcW w:w="1968" w:type="dxa"/>
            <w:tcBorders>
              <w:top w:val="single" w:sz="4" w:space="0" w:color="auto"/>
              <w:left w:val="single" w:sz="4" w:space="0" w:color="auto"/>
              <w:bottom w:val="single" w:sz="4" w:space="0" w:color="auto"/>
              <w:right w:val="single" w:sz="4" w:space="0" w:color="auto"/>
            </w:tcBorders>
            <w:vAlign w:val="center"/>
          </w:tcPr>
          <w:p w14:paraId="69C30B24" w14:textId="77777777" w:rsidR="006F1129" w:rsidRDefault="006F1129" w:rsidP="00DC70BA">
            <w:pPr>
              <w:keepNext/>
              <w:keepLines/>
              <w:spacing w:after="0"/>
              <w:jc w:val="center"/>
              <w:rPr>
                <w:rFonts w:ascii="Arial" w:eastAsia="宋体" w:hAnsi="Arial"/>
                <w:sz w:val="18"/>
                <w:lang w:val="en-US" w:eastAsia="zh-CN"/>
              </w:rPr>
            </w:pPr>
            <w:r>
              <w:rPr>
                <w:rFonts w:ascii="Arial" w:eastAsia="等线" w:hAnsi="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A8F5118" w14:textId="77777777" w:rsidR="006F1129" w:rsidRDefault="006F1129" w:rsidP="00DC70BA">
            <w:pPr>
              <w:keepNext/>
              <w:keepLines/>
              <w:spacing w:after="0"/>
              <w:jc w:val="center"/>
              <w:rPr>
                <w:rFonts w:ascii="Arial" w:eastAsia="宋体" w:hAnsi="Arial"/>
                <w:sz w:val="18"/>
                <w:lang w:val="en-US" w:eastAsia="zh-CN"/>
              </w:rPr>
            </w:pPr>
            <w:r>
              <w:rPr>
                <w:rFonts w:ascii="Arial" w:eastAsia="等线" w:hAnsi="Arial" w:cs="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72710EF" w14:textId="77777777" w:rsidR="006F1129" w:rsidRDefault="006F1129" w:rsidP="00DC70BA">
            <w:pPr>
              <w:keepNext/>
              <w:keepLines/>
              <w:spacing w:after="0"/>
              <w:jc w:val="center"/>
              <w:rPr>
                <w:rFonts w:ascii="Arial" w:eastAsia="宋体" w:hAnsi="Arial"/>
                <w:sz w:val="18"/>
                <w:lang w:val="en-US" w:eastAsia="zh-CN"/>
              </w:rPr>
            </w:pPr>
            <w:r>
              <w:rPr>
                <w:rFonts w:ascii="Arial" w:eastAsia="宋体" w:hAnsi="Arial" w:hint="eastAsia"/>
                <w:sz w:val="18"/>
                <w:lang w:val="en-US" w:eastAsia="zh-CN"/>
              </w:rPr>
              <w:t>0.</w:t>
            </w:r>
            <w:r>
              <w:rPr>
                <w:rFonts w:ascii="Arial" w:eastAsia="宋体" w:hAnsi="Arial"/>
                <w:sz w:val="18"/>
                <w:lang w:val="en-US" w:eastAsia="zh-CN"/>
              </w:rPr>
              <w:t>3</w:t>
            </w:r>
          </w:p>
        </w:tc>
      </w:tr>
      <w:tr w:rsidR="006F1129" w14:paraId="33066418" w14:textId="77777777" w:rsidTr="00DC70BA">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7C5FFCD6" w14:textId="77777777" w:rsidR="006F1129" w:rsidRPr="00901DE9" w:rsidRDefault="006F1129" w:rsidP="00DC70BA">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09739ACD" w14:textId="77777777" w:rsidR="006F1129" w:rsidRDefault="006F1129" w:rsidP="00DC70BA">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173ABA59" w14:textId="3EE9BBE4" w:rsidR="006F1129" w:rsidRDefault="006F1129" w:rsidP="006F1129">
      <w:pPr>
        <w:pStyle w:val="TH"/>
      </w:pPr>
      <w:r>
        <w:rPr>
          <w:rFonts w:cs="Arial"/>
        </w:rPr>
        <w:t>Table 5.27.1.3-2: ΔR</w:t>
      </w:r>
      <w:r w:rsidRPr="000469EC">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6F1129" w:rsidRPr="00F92868" w14:paraId="77B8C357" w14:textId="77777777" w:rsidTr="00DC70BA">
        <w:trPr>
          <w:trHeight w:val="187"/>
          <w:jc w:val="center"/>
        </w:trPr>
        <w:tc>
          <w:tcPr>
            <w:tcW w:w="1594" w:type="dxa"/>
            <w:vMerge w:val="restart"/>
          </w:tcPr>
          <w:p w14:paraId="430BA2B4" w14:textId="77777777" w:rsidR="006F1129" w:rsidRPr="00F92868" w:rsidRDefault="006F1129" w:rsidP="00DC70BA">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306D99F9" w14:textId="77777777" w:rsidR="006F1129" w:rsidRPr="00F92868" w:rsidRDefault="006F1129" w:rsidP="00DC70BA">
            <w:pPr>
              <w:keepNext/>
              <w:keepLines/>
              <w:spacing w:after="0"/>
              <w:jc w:val="center"/>
              <w:rPr>
                <w:rFonts w:ascii="Arial" w:eastAsia="等线" w:hAnsi="Arial"/>
                <w:b/>
                <w:sz w:val="18"/>
              </w:rPr>
            </w:pPr>
            <w:r w:rsidRPr="00901DE9">
              <w:rPr>
                <w:rFonts w:ascii="Arial" w:eastAsia="等线" w:hAnsi="Arial"/>
                <w:b/>
                <w:sz w:val="18"/>
              </w:rPr>
              <w:t>ΔR</w:t>
            </w:r>
            <w:r w:rsidRPr="00901DE9">
              <w:rPr>
                <w:rFonts w:ascii="Arial" w:eastAsia="等线" w:hAnsi="Arial"/>
                <w:b/>
                <w:sz w:val="18"/>
                <w:vertAlign w:val="subscript"/>
              </w:rPr>
              <w:t>IB,c</w:t>
            </w:r>
            <w:r w:rsidRPr="00901DE9">
              <w:rPr>
                <w:rFonts w:ascii="Arial" w:eastAsia="等线" w:hAnsi="Arial"/>
                <w:b/>
                <w:sz w:val="18"/>
              </w:rPr>
              <w:t xml:space="preserve"> for NR bands (dB)</w:t>
            </w:r>
            <w:r w:rsidRPr="00901DE9">
              <w:rPr>
                <w:rFonts w:ascii="Arial" w:eastAsia="等线" w:hAnsi="Arial"/>
                <w:b/>
                <w:sz w:val="18"/>
                <w:vertAlign w:val="superscript"/>
              </w:rPr>
              <w:t>9</w:t>
            </w:r>
          </w:p>
        </w:tc>
      </w:tr>
      <w:tr w:rsidR="006F1129" w:rsidRPr="00F92868" w14:paraId="6FF94308" w14:textId="77777777" w:rsidTr="00DC70BA">
        <w:trPr>
          <w:trHeight w:val="187"/>
          <w:jc w:val="center"/>
        </w:trPr>
        <w:tc>
          <w:tcPr>
            <w:tcW w:w="1594" w:type="dxa"/>
            <w:vMerge/>
            <w:tcBorders>
              <w:bottom w:val="single" w:sz="4" w:space="0" w:color="auto"/>
            </w:tcBorders>
          </w:tcPr>
          <w:p w14:paraId="062AD14D" w14:textId="77777777" w:rsidR="006F1129" w:rsidRPr="00F92868" w:rsidRDefault="006F1129" w:rsidP="00DC70BA">
            <w:pPr>
              <w:keepNext/>
              <w:keepLines/>
              <w:spacing w:after="0"/>
              <w:jc w:val="center"/>
              <w:rPr>
                <w:rFonts w:ascii="Arial" w:eastAsia="等线" w:hAnsi="Arial"/>
                <w:b/>
                <w:sz w:val="18"/>
              </w:rPr>
            </w:pPr>
          </w:p>
        </w:tc>
        <w:tc>
          <w:tcPr>
            <w:tcW w:w="5845" w:type="dxa"/>
            <w:gridSpan w:val="3"/>
            <w:vAlign w:val="center"/>
          </w:tcPr>
          <w:p w14:paraId="33AC31A5" w14:textId="77777777" w:rsidR="006F1129" w:rsidRPr="00F92868" w:rsidRDefault="006F1129" w:rsidP="00DC70BA">
            <w:pPr>
              <w:keepNext/>
              <w:keepLines/>
              <w:spacing w:after="0"/>
              <w:jc w:val="center"/>
              <w:rPr>
                <w:rFonts w:ascii="Arial" w:eastAsia="等线" w:hAnsi="Arial"/>
                <w:b/>
                <w:sz w:val="18"/>
              </w:rPr>
            </w:pPr>
            <w:r w:rsidRPr="00901DE9">
              <w:rPr>
                <w:rFonts w:ascii="Arial" w:eastAsia="等线" w:hAnsi="Arial"/>
                <w:b/>
                <w:sz w:val="18"/>
              </w:rPr>
              <w:t>Component band in order of bands in configuration</w:t>
            </w:r>
            <w:r w:rsidRPr="00901DE9">
              <w:rPr>
                <w:rFonts w:ascii="Arial" w:eastAsia="等线" w:hAnsi="Arial"/>
                <w:b/>
                <w:sz w:val="18"/>
                <w:vertAlign w:val="superscript"/>
              </w:rPr>
              <w:t>10</w:t>
            </w:r>
          </w:p>
        </w:tc>
      </w:tr>
      <w:tr w:rsidR="006F1129" w:rsidRPr="00F92868" w14:paraId="76F3FC81" w14:textId="77777777" w:rsidTr="00DC70BA">
        <w:trPr>
          <w:trHeight w:val="187"/>
          <w:jc w:val="center"/>
        </w:trPr>
        <w:tc>
          <w:tcPr>
            <w:tcW w:w="1594" w:type="dxa"/>
            <w:shd w:val="clear" w:color="auto" w:fill="auto"/>
          </w:tcPr>
          <w:p w14:paraId="488D7DAC" w14:textId="77777777" w:rsidR="006F1129" w:rsidRPr="00F92868" w:rsidRDefault="006F1129" w:rsidP="00DC70BA">
            <w:pPr>
              <w:keepNext/>
              <w:keepLines/>
              <w:spacing w:after="0"/>
              <w:jc w:val="center"/>
              <w:rPr>
                <w:rFonts w:ascii="Arial" w:eastAsia="等线" w:hAnsi="Arial"/>
                <w:sz w:val="18"/>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n7</w:t>
            </w:r>
            <w:r>
              <w:rPr>
                <w:rFonts w:ascii="Arial" w:eastAsia="等线" w:hAnsi="Arial"/>
                <w:sz w:val="18"/>
                <w:lang w:val="sv-SE" w:eastAsia="ja-JP"/>
              </w:rPr>
              <w:t>-</w:t>
            </w:r>
            <w:r>
              <w:rPr>
                <w:rFonts w:ascii="Arial" w:eastAsia="等线" w:hAnsi="Arial"/>
                <w:sz w:val="18"/>
                <w:lang w:val="en-US" w:eastAsia="zh-CN"/>
              </w:rPr>
              <w:t>n28</w:t>
            </w:r>
            <w:r>
              <w:rPr>
                <w:rFonts w:ascii="Arial" w:eastAsia="等线" w:hAnsi="Arial"/>
                <w:sz w:val="18"/>
                <w:lang w:val="sv-SE" w:eastAsia="zh-CN"/>
              </w:rPr>
              <w:t>-n38</w:t>
            </w:r>
          </w:p>
        </w:tc>
        <w:tc>
          <w:tcPr>
            <w:tcW w:w="1948" w:type="dxa"/>
            <w:vAlign w:val="center"/>
          </w:tcPr>
          <w:p w14:paraId="771AFB62" w14:textId="77777777" w:rsidR="006F1129" w:rsidRPr="00F92868" w:rsidRDefault="006F1129" w:rsidP="00DC70BA">
            <w:pPr>
              <w:keepNext/>
              <w:keepLines/>
              <w:spacing w:after="0"/>
              <w:jc w:val="center"/>
              <w:rPr>
                <w:rFonts w:ascii="Arial" w:eastAsia="等线" w:hAnsi="Arial"/>
                <w:sz w:val="18"/>
                <w:lang w:eastAsia="zh-CN"/>
              </w:rPr>
            </w:pPr>
            <w:r>
              <w:rPr>
                <w:rFonts w:ascii="Arial" w:eastAsia="等线" w:hAnsi="Arial"/>
                <w:color w:val="000000"/>
                <w:sz w:val="18"/>
                <w:lang w:val="en-US" w:eastAsia="zh-CN"/>
              </w:rPr>
              <w:t>-</w:t>
            </w:r>
          </w:p>
        </w:tc>
        <w:tc>
          <w:tcPr>
            <w:tcW w:w="1948" w:type="dxa"/>
            <w:vAlign w:val="center"/>
          </w:tcPr>
          <w:p w14:paraId="612ADEE1" w14:textId="77777777" w:rsidR="006F1129" w:rsidRPr="00F92868" w:rsidRDefault="006F1129" w:rsidP="00DC70BA">
            <w:pPr>
              <w:keepNext/>
              <w:keepLines/>
              <w:spacing w:after="0"/>
              <w:jc w:val="center"/>
              <w:rPr>
                <w:rFonts w:ascii="Arial" w:eastAsia="等线" w:hAnsi="Arial"/>
                <w:sz w:val="18"/>
                <w:lang w:eastAsia="zh-CN"/>
              </w:rPr>
            </w:pPr>
            <w:r>
              <w:rPr>
                <w:rFonts w:ascii="Arial" w:eastAsia="等线" w:hAnsi="Arial"/>
                <w:sz w:val="18"/>
                <w:lang w:eastAsia="zh-CN"/>
              </w:rPr>
              <w:t>-</w:t>
            </w:r>
          </w:p>
        </w:tc>
        <w:tc>
          <w:tcPr>
            <w:tcW w:w="1949" w:type="dxa"/>
            <w:vAlign w:val="center"/>
          </w:tcPr>
          <w:p w14:paraId="44B53661" w14:textId="77777777" w:rsidR="006F1129" w:rsidRPr="00F92868" w:rsidRDefault="006F1129" w:rsidP="00DC70BA">
            <w:pPr>
              <w:keepNext/>
              <w:keepLines/>
              <w:spacing w:after="0"/>
              <w:jc w:val="center"/>
              <w:rPr>
                <w:rFonts w:ascii="Arial" w:eastAsia="等线" w:hAnsi="Arial"/>
                <w:sz w:val="18"/>
                <w:lang w:eastAsia="zh-CN"/>
              </w:rPr>
            </w:pPr>
            <w:r>
              <w:rPr>
                <w:rFonts w:ascii="Arial" w:eastAsia="等线" w:hAnsi="Arial"/>
                <w:color w:val="000000"/>
                <w:sz w:val="18"/>
                <w:lang w:val="en-US" w:eastAsia="zh-CN"/>
              </w:rPr>
              <w:t>-</w:t>
            </w:r>
          </w:p>
        </w:tc>
      </w:tr>
      <w:tr w:rsidR="006F1129" w:rsidRPr="00F92868" w14:paraId="5418A47E" w14:textId="77777777" w:rsidTr="00DC70BA">
        <w:trPr>
          <w:trHeight w:val="187"/>
          <w:jc w:val="center"/>
        </w:trPr>
        <w:tc>
          <w:tcPr>
            <w:tcW w:w="7439" w:type="dxa"/>
            <w:gridSpan w:val="4"/>
            <w:tcBorders>
              <w:bottom w:val="single" w:sz="4" w:space="0" w:color="auto"/>
            </w:tcBorders>
            <w:shd w:val="clear" w:color="auto" w:fill="auto"/>
          </w:tcPr>
          <w:p w14:paraId="092AD5D4" w14:textId="77777777" w:rsidR="006F1129" w:rsidRPr="00901DE9" w:rsidRDefault="006F1129" w:rsidP="00DC70BA">
            <w:pPr>
              <w:keepLines/>
              <w:spacing w:after="0"/>
              <w:ind w:left="870" w:hanging="870"/>
              <w:rPr>
                <w:rFonts w:eastAsia="等线" w:cs="Arial"/>
                <w:lang w:eastAsia="ja-JP"/>
              </w:rPr>
            </w:pPr>
            <w:r w:rsidRPr="00901DE9">
              <w:rPr>
                <w:rFonts w:ascii="Arial" w:eastAsia="等线" w:hAnsi="Arial" w:cs="Arial"/>
                <w:sz w:val="18"/>
                <w:lang w:eastAsia="ja-JP"/>
              </w:rPr>
              <w:t>NOTE 9:</w:t>
            </w:r>
            <w:r w:rsidRPr="00901DE9">
              <w:rPr>
                <w:rFonts w:ascii="Arial" w:eastAsia="等线" w:hAnsi="Arial" w:cs="Arial"/>
                <w:sz w:val="18"/>
                <w:lang w:eastAsia="ja-JP"/>
              </w:rPr>
              <w:tab/>
              <w:t xml:space="preserve"> “-” denotes ΔR</w:t>
            </w:r>
            <w:r w:rsidRPr="00901DE9">
              <w:rPr>
                <w:rFonts w:ascii="Arial" w:eastAsia="等线" w:hAnsi="Arial" w:cs="Arial"/>
                <w:sz w:val="18"/>
                <w:vertAlign w:val="subscript"/>
                <w:lang w:eastAsia="ja-JP"/>
              </w:rPr>
              <w:t>IB,c</w:t>
            </w:r>
            <w:r w:rsidRPr="00901DE9">
              <w:rPr>
                <w:rFonts w:ascii="Arial" w:eastAsia="等线" w:hAnsi="Arial" w:cs="Arial"/>
                <w:sz w:val="18"/>
                <w:lang w:eastAsia="ja-JP"/>
              </w:rPr>
              <w:t xml:space="preserve"> = 0.</w:t>
            </w:r>
          </w:p>
          <w:p w14:paraId="4B59EE52" w14:textId="77777777" w:rsidR="006F1129" w:rsidRDefault="006F1129" w:rsidP="00DC70BA">
            <w:pPr>
              <w:keepLines/>
              <w:spacing w:after="0"/>
              <w:ind w:left="870" w:hanging="870"/>
              <w:rPr>
                <w:rFonts w:ascii="Arial" w:eastAsia="等线" w:hAnsi="Arial"/>
                <w:color w:val="000000"/>
                <w:sz w:val="18"/>
                <w:lang w:val="en-US" w:eastAsia="zh-CN"/>
              </w:rPr>
            </w:pPr>
            <w:r w:rsidRPr="00901DE9">
              <w:rPr>
                <w:rFonts w:ascii="Arial" w:eastAsia="等线" w:hAnsi="Arial" w:cs="Arial"/>
                <w:sz w:val="18"/>
                <w:lang w:eastAsia="ja-JP"/>
              </w:rPr>
              <w:t>NOTE 10:</w:t>
            </w:r>
            <w:r w:rsidRPr="00901DE9">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901DE9">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901DE9">
              <w:rPr>
                <w:rFonts w:ascii="Arial" w:eastAsia="等线" w:hAnsi="Arial" w:cs="Arial"/>
                <w:sz w:val="18"/>
                <w:lang w:eastAsia="ja-JP"/>
              </w:rPr>
              <w:t>.</w:t>
            </w:r>
          </w:p>
        </w:tc>
      </w:tr>
    </w:tbl>
    <w:p w14:paraId="0DF9C195" w14:textId="77777777" w:rsidR="00BC1FE2" w:rsidRPr="006F1129" w:rsidRDefault="00BC1FE2" w:rsidP="00AC4AB0">
      <w:pPr>
        <w:rPr>
          <w:b/>
          <w:color w:val="0070C0"/>
          <w:sz w:val="32"/>
          <w:szCs w:val="32"/>
        </w:rPr>
      </w:pPr>
    </w:p>
    <w:p w14:paraId="43D26B31" w14:textId="6EAA30F9" w:rsidR="00A3074B" w:rsidRPr="00AB6990" w:rsidRDefault="00A3074B" w:rsidP="00AB6990">
      <w:pPr>
        <w:pStyle w:val="21"/>
      </w:pPr>
      <w:bookmarkStart w:id="299" w:name="_Toc109046453"/>
      <w:bookmarkStart w:id="300" w:name="_Toc136288294"/>
      <w:r>
        <w:t>5.</w:t>
      </w:r>
      <w:r>
        <w:rPr>
          <w:rFonts w:hint="eastAsia"/>
        </w:rPr>
        <w:t>28</w:t>
      </w:r>
      <w:r>
        <w:tab/>
      </w:r>
      <w:r w:rsidRPr="00AB6990">
        <w:tab/>
      </w:r>
      <w:r w:rsidRPr="00AB6990">
        <w:tab/>
      </w:r>
      <w:r>
        <w:t>CA_n</w:t>
      </w:r>
      <w:r w:rsidRPr="00AB6990">
        <w:t>39</w:t>
      </w:r>
      <w:r>
        <w:t>-n</w:t>
      </w:r>
      <w:r w:rsidRPr="00AB6990">
        <w:t>41</w:t>
      </w:r>
      <w:r>
        <w:t>-n</w:t>
      </w:r>
      <w:bookmarkEnd w:id="299"/>
      <w:r w:rsidRPr="00AB6990">
        <w:t>79</w:t>
      </w:r>
      <w:bookmarkEnd w:id="300"/>
    </w:p>
    <w:p w14:paraId="7A66FD9B" w14:textId="292BBF8B" w:rsidR="00A3074B" w:rsidRPr="00AB6990" w:rsidRDefault="00A3074B" w:rsidP="00AB6990">
      <w:pPr>
        <w:pStyle w:val="31"/>
      </w:pPr>
      <w:bookmarkStart w:id="301" w:name="_Toc136288295"/>
      <w:r>
        <w:t>5.28.1</w:t>
      </w:r>
      <w:r>
        <w:tab/>
      </w:r>
      <w:r w:rsidRPr="00AB6990">
        <w:t>Common for 1 band UL and 2 bands UL CA</w:t>
      </w:r>
      <w:bookmarkEnd w:id="301"/>
    </w:p>
    <w:p w14:paraId="5C1C1619" w14:textId="7F11A36B" w:rsidR="00A3074B" w:rsidRDefault="00A3074B" w:rsidP="00A3074B">
      <w:pPr>
        <w:pStyle w:val="41"/>
        <w:numPr>
          <w:ilvl w:val="3"/>
          <w:numId w:val="0"/>
        </w:numPr>
      </w:pPr>
      <w:bookmarkStart w:id="302" w:name="_Toc136288296"/>
      <w:r>
        <w:t>5.28.1.1</w:t>
      </w:r>
      <w:r>
        <w:tab/>
      </w:r>
      <w:r>
        <w:rPr>
          <w:rFonts w:cs="Arial"/>
          <w:lang w:eastAsia="zh-CN"/>
        </w:rPr>
        <w:t>Operating bands for CA</w:t>
      </w:r>
      <w:bookmarkEnd w:id="302"/>
    </w:p>
    <w:p w14:paraId="3C88A169" w14:textId="27762731" w:rsidR="00A3074B" w:rsidRDefault="00A3074B" w:rsidP="00A3074B">
      <w:pPr>
        <w:pStyle w:val="TH"/>
      </w:pPr>
      <w:r>
        <w:rPr>
          <w:rFonts w:cs="Arial"/>
        </w:rPr>
        <w:t xml:space="preserve">Table </w:t>
      </w:r>
      <w:r>
        <w:rPr>
          <w:rFonts w:cs="Arial" w:hint="eastAsia"/>
          <w:lang w:val="en-US" w:eastAsia="zh-CN"/>
        </w:rPr>
        <w:t>5.28</w:t>
      </w:r>
      <w:r>
        <w:rPr>
          <w:rFonts w:cs="Arial"/>
          <w:lang w:eastAsia="zh-CN"/>
        </w:rPr>
        <w:t>.</w:t>
      </w:r>
      <w:r>
        <w:rPr>
          <w:rFonts w:cs="Arial"/>
          <w:lang w:val="en-US" w:eastAsia="zh-CN"/>
        </w:rPr>
        <w:t>1</w:t>
      </w:r>
      <w:r>
        <w:rPr>
          <w:rFonts w:cs="Arial"/>
          <w:lang w:eastAsia="zh-CN"/>
        </w:rPr>
        <w:t>.1</w:t>
      </w:r>
      <w:r>
        <w:rPr>
          <w:rFonts w:cs="Arial"/>
        </w:rPr>
        <w:t>-1</w:t>
      </w:r>
      <w: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A3074B" w14:paraId="57C17AC9" w14:textId="77777777" w:rsidTr="00DC70BA">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60A51B4D" w14:textId="77777777" w:rsidR="00A3074B" w:rsidRDefault="00A3074B" w:rsidP="00DC70BA">
            <w:pPr>
              <w:pStyle w:val="TAH"/>
              <w:rPr>
                <w:rFonts w:eastAsia="Malgun Gothic"/>
              </w:rPr>
            </w:pPr>
            <w:r>
              <w:rPr>
                <w:rFonts w:eastAsia="Malgun Gothic" w:cs="Arial"/>
                <w:lang w:eastAsia="ja-JP"/>
              </w:rPr>
              <w:t>NR</w:t>
            </w:r>
            <w:r>
              <w:rPr>
                <w:rFonts w:eastAsia="Malgun Gothic" w:cs="Arial"/>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391530DD" w14:textId="77777777" w:rsidR="00A3074B" w:rsidRDefault="00A3074B" w:rsidP="00DC70BA">
            <w:pPr>
              <w:pStyle w:val="TAH"/>
              <w:rPr>
                <w:rFonts w:eastAsia="Malgun Gothic"/>
              </w:rPr>
            </w:pPr>
            <w:r>
              <w:rPr>
                <w:rFonts w:eastAsia="Malgun Gothic" w:cs="Arial"/>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7D006A98" w14:textId="77777777" w:rsidR="00A3074B" w:rsidRDefault="00A3074B" w:rsidP="00DC70BA">
            <w:pPr>
              <w:pStyle w:val="TAH"/>
              <w:rPr>
                <w:rFonts w:eastAsia="Malgun Gothic"/>
              </w:rPr>
            </w:pPr>
            <w:r>
              <w:rPr>
                <w:rFonts w:eastAsia="Malgun Gothic" w:cs="Arial"/>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14064108" w14:textId="77777777" w:rsidR="00A3074B" w:rsidRDefault="00A3074B" w:rsidP="00DC70BA">
            <w:pPr>
              <w:pStyle w:val="TAH"/>
              <w:rPr>
                <w:rFonts w:eastAsia="Malgun Gothic"/>
              </w:rPr>
            </w:pPr>
            <w:r>
              <w:rPr>
                <w:rFonts w:eastAsia="Malgun Gothic" w:cs="Arial"/>
              </w:rPr>
              <w:t>Duplex</w:t>
            </w:r>
          </w:p>
          <w:p w14:paraId="4EF99477" w14:textId="77777777" w:rsidR="00A3074B" w:rsidRDefault="00A3074B" w:rsidP="00DC70BA">
            <w:pPr>
              <w:pStyle w:val="TAH"/>
              <w:rPr>
                <w:rFonts w:ascii="Times New Roman" w:eastAsia="Malgun Gothic" w:hAnsi="Times New Roman"/>
              </w:rPr>
            </w:pPr>
            <w:r>
              <w:rPr>
                <w:rFonts w:eastAsia="Malgun Gothic" w:cs="Arial"/>
              </w:rPr>
              <w:t>mode</w:t>
            </w:r>
          </w:p>
        </w:tc>
      </w:tr>
      <w:tr w:rsidR="00A3074B" w14:paraId="1555A009" w14:textId="77777777" w:rsidTr="00DC70BA">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34905DE4" w14:textId="77777777" w:rsidR="00A3074B" w:rsidRDefault="00A3074B" w:rsidP="00DC70BA">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216ECABF" w14:textId="77777777" w:rsidR="00A3074B" w:rsidRDefault="00A3074B" w:rsidP="00DC70BA">
            <w:pPr>
              <w:pStyle w:val="TAH"/>
              <w:rPr>
                <w:rFonts w:eastAsia="Malgun Gothic"/>
              </w:rPr>
            </w:pPr>
            <w:r>
              <w:rPr>
                <w:rFonts w:eastAsia="Malgun Gothic" w:cs="Arial"/>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3264CFD6" w14:textId="77777777" w:rsidR="00A3074B" w:rsidRDefault="00A3074B" w:rsidP="00DC70BA">
            <w:pPr>
              <w:pStyle w:val="TAH"/>
              <w:rPr>
                <w:rFonts w:eastAsia="Malgun Gothic"/>
              </w:rPr>
            </w:pPr>
            <w:r>
              <w:rPr>
                <w:rFonts w:eastAsia="Malgun Gothic" w:cs="Arial"/>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60862566" w14:textId="77777777" w:rsidR="00A3074B" w:rsidRDefault="00A3074B" w:rsidP="00DC70BA">
            <w:pPr>
              <w:pStyle w:val="TAH"/>
              <w:rPr>
                <w:rFonts w:ascii="Times New Roman" w:eastAsia="Malgun Gothic" w:hAnsi="Times New Roman"/>
              </w:rPr>
            </w:pPr>
          </w:p>
        </w:tc>
      </w:tr>
      <w:tr w:rsidR="00A3074B" w14:paraId="718E62D9" w14:textId="77777777" w:rsidTr="00DC70BA">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10E934EA" w14:textId="77777777" w:rsidR="00A3074B" w:rsidRDefault="00A3074B" w:rsidP="00DC70BA">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5D9FBEF6" w14:textId="77777777" w:rsidR="00A3074B" w:rsidRDefault="00A3074B" w:rsidP="00DC70BA">
            <w:pPr>
              <w:pStyle w:val="TAH"/>
              <w:rPr>
                <w:rFonts w:eastAsia="Malgun Gothic"/>
              </w:rPr>
            </w:pPr>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546DC7EC" w14:textId="77777777" w:rsidR="00A3074B" w:rsidRDefault="00A3074B" w:rsidP="00DC70BA">
            <w:pPr>
              <w:pStyle w:val="TAH"/>
              <w:rPr>
                <w:rFonts w:eastAsia="Malgun Gothic"/>
              </w:rPr>
            </w:pPr>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129B796F" w14:textId="77777777" w:rsidR="00A3074B" w:rsidRDefault="00A3074B" w:rsidP="00DC70BA">
            <w:pPr>
              <w:pStyle w:val="TAH"/>
              <w:rPr>
                <w:rFonts w:ascii="Times New Roman" w:eastAsia="Malgun Gothic" w:hAnsi="Times New Roman"/>
              </w:rPr>
            </w:pPr>
          </w:p>
        </w:tc>
      </w:tr>
      <w:tr w:rsidR="00A3074B" w14:paraId="4F544454" w14:textId="77777777" w:rsidTr="00DC70BA">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7E7322A1" w14:textId="77777777" w:rsidR="00A3074B" w:rsidRDefault="00A3074B" w:rsidP="00DC70BA">
            <w:pPr>
              <w:keepNext/>
              <w:keepLines/>
              <w:spacing w:after="0"/>
              <w:jc w:val="center"/>
              <w:rPr>
                <w:rFonts w:ascii="Arial" w:hAnsi="Arial" w:cs="Arial"/>
                <w:sz w:val="18"/>
                <w:lang w:val="en-US" w:eastAsia="zh-CN"/>
              </w:rPr>
            </w:pPr>
            <w:r>
              <w:rPr>
                <w:rFonts w:ascii="Arial" w:hAnsi="Arial" w:cs="Arial"/>
                <w:sz w:val="18"/>
                <w:lang w:val="en-US" w:eastAsia="zh-CN"/>
              </w:rPr>
              <w:t>n</w:t>
            </w:r>
            <w:r>
              <w:rPr>
                <w:rFonts w:ascii="Arial" w:hAnsi="Arial" w:cs="Arial" w:hint="eastAsia"/>
                <w:sz w:val="18"/>
                <w:lang w:val="en-US" w:eastAsia="zh-CN"/>
              </w:rPr>
              <w:t>39</w:t>
            </w:r>
          </w:p>
        </w:tc>
        <w:tc>
          <w:tcPr>
            <w:tcW w:w="1088" w:type="dxa"/>
            <w:tcBorders>
              <w:top w:val="single" w:sz="4" w:space="0" w:color="auto"/>
              <w:left w:val="single" w:sz="4" w:space="0" w:color="auto"/>
              <w:bottom w:val="single" w:sz="4" w:space="0" w:color="auto"/>
              <w:right w:val="nil"/>
            </w:tcBorders>
            <w:vAlign w:val="center"/>
          </w:tcPr>
          <w:p w14:paraId="220467D0" w14:textId="77777777" w:rsidR="00A3074B" w:rsidRDefault="00A3074B" w:rsidP="00DC70BA">
            <w:pPr>
              <w:keepNext/>
              <w:keepLines/>
              <w:spacing w:after="0"/>
              <w:jc w:val="center"/>
              <w:rPr>
                <w:rFonts w:ascii="Arial" w:hAnsi="Arial" w:cs="Arial"/>
                <w:sz w:val="18"/>
                <w:lang w:val="en-US" w:eastAsia="zh-CN"/>
              </w:rPr>
            </w:pPr>
            <w:r>
              <w:rPr>
                <w:rFonts w:ascii="Arial" w:hAnsi="Arial" w:cs="Arial" w:hint="eastAsia"/>
                <w:sz w:val="18"/>
                <w:lang w:val="en-US" w:eastAsia="zh-CN"/>
              </w:rPr>
              <w:t>1880 MHz</w:t>
            </w:r>
          </w:p>
        </w:tc>
        <w:tc>
          <w:tcPr>
            <w:tcW w:w="295" w:type="dxa"/>
            <w:tcBorders>
              <w:top w:val="single" w:sz="4" w:space="0" w:color="auto"/>
              <w:left w:val="nil"/>
              <w:bottom w:val="single" w:sz="4" w:space="0" w:color="auto"/>
              <w:right w:val="nil"/>
            </w:tcBorders>
            <w:vAlign w:val="center"/>
          </w:tcPr>
          <w:p w14:paraId="1E0F4AA4" w14:textId="77777777" w:rsidR="00A3074B" w:rsidRDefault="00A3074B" w:rsidP="00DC70BA">
            <w:pPr>
              <w:keepNext/>
              <w:keepLines/>
              <w:spacing w:after="0"/>
              <w:jc w:val="center"/>
              <w:rPr>
                <w:rFonts w:ascii="Arial" w:hAnsi="Arial" w:cs="Arial"/>
                <w:sz w:val="18"/>
                <w:lang w:val="en-US" w:eastAsia="zh-CN"/>
              </w:rPr>
            </w:pPr>
            <w:r>
              <w:rPr>
                <w:rFonts w:ascii="Arial" w:hAnsi="Arial" w:cs="Arial"/>
                <w:sz w:val="18"/>
                <w:lang w:val="en-US" w:eastAsia="zh-CN"/>
              </w:rPr>
              <w:t xml:space="preserve"> –</w:t>
            </w:r>
          </w:p>
        </w:tc>
        <w:tc>
          <w:tcPr>
            <w:tcW w:w="1593" w:type="dxa"/>
            <w:tcBorders>
              <w:top w:val="single" w:sz="4" w:space="0" w:color="auto"/>
              <w:left w:val="nil"/>
              <w:bottom w:val="single" w:sz="4" w:space="0" w:color="auto"/>
              <w:right w:val="single" w:sz="4" w:space="0" w:color="auto"/>
            </w:tcBorders>
            <w:vAlign w:val="center"/>
          </w:tcPr>
          <w:p w14:paraId="4BAF3245" w14:textId="77777777" w:rsidR="00A3074B" w:rsidRDefault="00A3074B" w:rsidP="00DC70BA">
            <w:pPr>
              <w:keepNext/>
              <w:keepLines/>
              <w:spacing w:after="0"/>
              <w:jc w:val="center"/>
              <w:rPr>
                <w:rFonts w:ascii="Arial" w:hAnsi="Arial" w:cs="Arial"/>
                <w:sz w:val="18"/>
                <w:lang w:val="en-US" w:eastAsia="zh-CN"/>
              </w:rPr>
            </w:pPr>
            <w:r>
              <w:rPr>
                <w:rFonts w:ascii="Arial" w:hAnsi="Arial" w:cs="Arial" w:hint="eastAsia"/>
                <w:sz w:val="18"/>
                <w:lang w:val="en-US" w:eastAsia="zh-CN"/>
              </w:rPr>
              <w:t>1920 MHz</w:t>
            </w:r>
          </w:p>
        </w:tc>
        <w:tc>
          <w:tcPr>
            <w:tcW w:w="1231" w:type="dxa"/>
            <w:tcBorders>
              <w:top w:val="single" w:sz="4" w:space="0" w:color="auto"/>
              <w:left w:val="single" w:sz="4" w:space="0" w:color="auto"/>
              <w:bottom w:val="single" w:sz="4" w:space="0" w:color="auto"/>
              <w:right w:val="nil"/>
            </w:tcBorders>
            <w:vAlign w:val="center"/>
          </w:tcPr>
          <w:p w14:paraId="1B285FDA" w14:textId="77777777" w:rsidR="00A3074B" w:rsidRDefault="00A3074B" w:rsidP="00DC70BA">
            <w:pPr>
              <w:keepNext/>
              <w:keepLines/>
              <w:spacing w:after="0"/>
              <w:jc w:val="center"/>
              <w:rPr>
                <w:rFonts w:ascii="Arial" w:hAnsi="Arial" w:cs="Arial"/>
                <w:sz w:val="18"/>
                <w:lang w:val="en-US" w:eastAsia="zh-CN"/>
              </w:rPr>
            </w:pPr>
            <w:r>
              <w:rPr>
                <w:rFonts w:ascii="Arial" w:hAnsi="Arial" w:cs="Arial" w:hint="eastAsia"/>
                <w:sz w:val="18"/>
                <w:lang w:val="en-US" w:eastAsia="zh-CN"/>
              </w:rPr>
              <w:t>1880 MHz</w:t>
            </w:r>
          </w:p>
        </w:tc>
        <w:tc>
          <w:tcPr>
            <w:tcW w:w="355" w:type="dxa"/>
            <w:tcBorders>
              <w:top w:val="single" w:sz="4" w:space="0" w:color="auto"/>
              <w:left w:val="nil"/>
              <w:bottom w:val="single" w:sz="4" w:space="0" w:color="auto"/>
              <w:right w:val="nil"/>
            </w:tcBorders>
            <w:vAlign w:val="center"/>
          </w:tcPr>
          <w:p w14:paraId="76F1FF6A" w14:textId="77777777" w:rsidR="00A3074B" w:rsidRDefault="00A3074B" w:rsidP="00DC70BA">
            <w:pPr>
              <w:keepNext/>
              <w:keepLines/>
              <w:spacing w:after="0"/>
              <w:jc w:val="center"/>
              <w:rPr>
                <w:rFonts w:ascii="Arial" w:hAnsi="Arial" w:cs="Arial"/>
                <w:sz w:val="18"/>
                <w:lang w:val="en-US" w:eastAsia="ja-JP"/>
              </w:rPr>
            </w:pPr>
            <w:r>
              <w:rPr>
                <w:rFonts w:ascii="Arial" w:hAnsi="Arial" w:cs="Arial"/>
                <w:sz w:val="18"/>
                <w:lang w:val="en-US" w:eastAsia="zh-CN"/>
              </w:rPr>
              <w:t>–</w:t>
            </w:r>
          </w:p>
        </w:tc>
        <w:tc>
          <w:tcPr>
            <w:tcW w:w="1530" w:type="dxa"/>
            <w:tcBorders>
              <w:top w:val="single" w:sz="4" w:space="0" w:color="auto"/>
              <w:left w:val="nil"/>
              <w:bottom w:val="single" w:sz="4" w:space="0" w:color="auto"/>
              <w:right w:val="single" w:sz="4" w:space="0" w:color="auto"/>
            </w:tcBorders>
            <w:vAlign w:val="center"/>
          </w:tcPr>
          <w:p w14:paraId="3CE081D0" w14:textId="77777777" w:rsidR="00A3074B" w:rsidRDefault="00A3074B" w:rsidP="00DC70BA">
            <w:pPr>
              <w:keepNext/>
              <w:keepLines/>
              <w:spacing w:after="0"/>
              <w:jc w:val="center"/>
              <w:rPr>
                <w:rFonts w:ascii="Arial" w:hAnsi="Arial" w:cs="Arial"/>
                <w:sz w:val="18"/>
                <w:lang w:val="en-US" w:eastAsia="zh-CN"/>
              </w:rPr>
            </w:pPr>
            <w:r>
              <w:rPr>
                <w:rFonts w:ascii="Arial" w:hAnsi="Arial" w:cs="Arial" w:hint="eastAsia"/>
                <w:sz w:val="18"/>
                <w:lang w:val="en-US" w:eastAsia="zh-CN"/>
              </w:rPr>
              <w:t>1920 MHz</w:t>
            </w:r>
          </w:p>
        </w:tc>
        <w:tc>
          <w:tcPr>
            <w:tcW w:w="1043" w:type="dxa"/>
            <w:tcBorders>
              <w:top w:val="single" w:sz="4" w:space="0" w:color="auto"/>
              <w:left w:val="single" w:sz="4" w:space="0" w:color="auto"/>
              <w:bottom w:val="single" w:sz="4" w:space="0" w:color="auto"/>
              <w:right w:val="single" w:sz="4" w:space="0" w:color="auto"/>
            </w:tcBorders>
            <w:vAlign w:val="center"/>
          </w:tcPr>
          <w:p w14:paraId="0BE0EF98" w14:textId="77777777" w:rsidR="00A3074B" w:rsidRDefault="00A3074B" w:rsidP="00DC70BA">
            <w:pPr>
              <w:keepNext/>
              <w:keepLines/>
              <w:spacing w:after="0"/>
              <w:jc w:val="center"/>
              <w:rPr>
                <w:rFonts w:ascii="Arial" w:hAnsi="Arial" w:cs="Arial"/>
                <w:sz w:val="18"/>
                <w:lang w:val="en-US" w:eastAsia="zh-CN"/>
              </w:rPr>
            </w:pPr>
            <w:r>
              <w:rPr>
                <w:rFonts w:ascii="Arial" w:hAnsi="Arial" w:cs="Arial" w:hint="eastAsia"/>
                <w:sz w:val="18"/>
                <w:lang w:val="en-US" w:eastAsia="zh-CN"/>
              </w:rPr>
              <w:t>TDD</w:t>
            </w:r>
          </w:p>
        </w:tc>
      </w:tr>
      <w:tr w:rsidR="00A3074B" w14:paraId="7CA36011" w14:textId="77777777" w:rsidTr="00DC70BA">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6ECE2780" w14:textId="77777777" w:rsidR="00A3074B" w:rsidRDefault="00A3074B" w:rsidP="00DC70BA">
            <w:pPr>
              <w:keepNext/>
              <w:keepLines/>
              <w:spacing w:after="0"/>
              <w:jc w:val="center"/>
              <w:rPr>
                <w:rFonts w:ascii="Arial" w:hAnsi="Arial" w:cs="Arial"/>
                <w:sz w:val="18"/>
                <w:lang w:val="en-US" w:eastAsia="zh-CN"/>
              </w:rPr>
            </w:pPr>
            <w:r>
              <w:rPr>
                <w:rFonts w:ascii="Arial" w:hAnsi="Arial" w:cs="Arial"/>
                <w:sz w:val="18"/>
                <w:lang w:val="en-US" w:eastAsia="zh-CN"/>
              </w:rPr>
              <w:t>n</w:t>
            </w:r>
            <w:r>
              <w:rPr>
                <w:rFonts w:ascii="Arial" w:hAnsi="Arial" w:cs="Arial" w:hint="eastAsia"/>
                <w:sz w:val="18"/>
                <w:lang w:val="en-US" w:eastAsia="zh-CN"/>
              </w:rPr>
              <w:t>41</w:t>
            </w:r>
          </w:p>
        </w:tc>
        <w:tc>
          <w:tcPr>
            <w:tcW w:w="1088" w:type="dxa"/>
            <w:tcBorders>
              <w:top w:val="single" w:sz="4" w:space="0" w:color="auto"/>
              <w:left w:val="single" w:sz="4" w:space="0" w:color="auto"/>
              <w:bottom w:val="single" w:sz="4" w:space="0" w:color="auto"/>
              <w:right w:val="nil"/>
            </w:tcBorders>
            <w:vAlign w:val="center"/>
          </w:tcPr>
          <w:p w14:paraId="75CE434C" w14:textId="77777777" w:rsidR="00A3074B" w:rsidRDefault="00A3074B" w:rsidP="00DC70BA">
            <w:pPr>
              <w:keepNext/>
              <w:keepLines/>
              <w:spacing w:after="0"/>
              <w:jc w:val="center"/>
              <w:rPr>
                <w:rFonts w:ascii="Arial" w:hAnsi="Arial" w:cs="Arial"/>
                <w:sz w:val="18"/>
                <w:lang w:val="en-US" w:eastAsia="ja-JP"/>
              </w:rPr>
            </w:pPr>
            <w:r>
              <w:rPr>
                <w:rFonts w:ascii="Arial" w:hAnsi="Arial" w:cs="Arial" w:hint="eastAsia"/>
                <w:sz w:val="18"/>
                <w:lang w:val="en-US" w:eastAsia="zh-CN"/>
              </w:rPr>
              <w:t>2496 MHz</w:t>
            </w:r>
          </w:p>
        </w:tc>
        <w:tc>
          <w:tcPr>
            <w:tcW w:w="295" w:type="dxa"/>
            <w:tcBorders>
              <w:top w:val="single" w:sz="4" w:space="0" w:color="auto"/>
              <w:left w:val="nil"/>
              <w:bottom w:val="single" w:sz="4" w:space="0" w:color="auto"/>
              <w:right w:val="nil"/>
            </w:tcBorders>
            <w:vAlign w:val="center"/>
          </w:tcPr>
          <w:p w14:paraId="04F8A6BC" w14:textId="77777777" w:rsidR="00A3074B" w:rsidRDefault="00A3074B" w:rsidP="00DC70BA">
            <w:pPr>
              <w:keepNext/>
              <w:keepLines/>
              <w:spacing w:after="0"/>
              <w:jc w:val="center"/>
              <w:rPr>
                <w:rFonts w:ascii="Arial" w:hAnsi="Arial" w:cs="Arial"/>
                <w:sz w:val="18"/>
                <w:lang w:val="en-US" w:eastAsia="ja-JP"/>
              </w:rPr>
            </w:pPr>
            <w:r>
              <w:rPr>
                <w:rFonts w:ascii="Arial" w:hAnsi="Arial" w:cs="Arial"/>
                <w:sz w:val="18"/>
                <w:lang w:val="en-US" w:eastAsia="zh-CN"/>
              </w:rPr>
              <w:t xml:space="preserve"> –</w:t>
            </w:r>
          </w:p>
        </w:tc>
        <w:tc>
          <w:tcPr>
            <w:tcW w:w="1593" w:type="dxa"/>
            <w:tcBorders>
              <w:top w:val="single" w:sz="4" w:space="0" w:color="auto"/>
              <w:left w:val="nil"/>
              <w:bottom w:val="single" w:sz="4" w:space="0" w:color="auto"/>
              <w:right w:val="single" w:sz="4" w:space="0" w:color="auto"/>
            </w:tcBorders>
            <w:vAlign w:val="center"/>
          </w:tcPr>
          <w:p w14:paraId="522131F8" w14:textId="77777777" w:rsidR="00A3074B" w:rsidRDefault="00A3074B" w:rsidP="00DC70BA">
            <w:pPr>
              <w:keepNext/>
              <w:keepLines/>
              <w:spacing w:after="0"/>
              <w:jc w:val="center"/>
              <w:rPr>
                <w:rFonts w:ascii="Arial" w:hAnsi="Arial" w:cs="Arial"/>
                <w:sz w:val="18"/>
                <w:lang w:val="en-US" w:eastAsia="ja-JP"/>
              </w:rPr>
            </w:pPr>
            <w:r>
              <w:rPr>
                <w:rFonts w:ascii="Arial" w:hAnsi="Arial" w:cs="Arial" w:hint="eastAsia"/>
                <w:sz w:val="18"/>
                <w:lang w:val="en-US" w:eastAsia="zh-CN"/>
              </w:rPr>
              <w:t>2690 MHz</w:t>
            </w:r>
          </w:p>
        </w:tc>
        <w:tc>
          <w:tcPr>
            <w:tcW w:w="1231" w:type="dxa"/>
            <w:tcBorders>
              <w:top w:val="single" w:sz="4" w:space="0" w:color="auto"/>
              <w:left w:val="single" w:sz="4" w:space="0" w:color="auto"/>
              <w:bottom w:val="single" w:sz="4" w:space="0" w:color="auto"/>
              <w:right w:val="nil"/>
            </w:tcBorders>
            <w:vAlign w:val="center"/>
          </w:tcPr>
          <w:p w14:paraId="5E86CF5C" w14:textId="77777777" w:rsidR="00A3074B" w:rsidRDefault="00A3074B" w:rsidP="00DC70BA">
            <w:pPr>
              <w:keepNext/>
              <w:keepLines/>
              <w:spacing w:after="0"/>
              <w:jc w:val="center"/>
              <w:rPr>
                <w:rFonts w:ascii="Arial" w:hAnsi="Arial" w:cs="Arial"/>
                <w:sz w:val="18"/>
                <w:lang w:val="en-US" w:eastAsia="ja-JP"/>
              </w:rPr>
            </w:pPr>
            <w:r>
              <w:rPr>
                <w:rFonts w:ascii="Arial" w:hAnsi="Arial" w:cs="Arial" w:hint="eastAsia"/>
                <w:sz w:val="18"/>
                <w:lang w:val="en-US" w:eastAsia="zh-CN"/>
              </w:rPr>
              <w:t>2496 MHz</w:t>
            </w:r>
          </w:p>
        </w:tc>
        <w:tc>
          <w:tcPr>
            <w:tcW w:w="355" w:type="dxa"/>
            <w:tcBorders>
              <w:top w:val="single" w:sz="4" w:space="0" w:color="auto"/>
              <w:left w:val="nil"/>
              <w:bottom w:val="single" w:sz="4" w:space="0" w:color="auto"/>
              <w:right w:val="nil"/>
            </w:tcBorders>
            <w:vAlign w:val="center"/>
          </w:tcPr>
          <w:p w14:paraId="74CDD536" w14:textId="77777777" w:rsidR="00A3074B" w:rsidRDefault="00A3074B" w:rsidP="00DC70BA">
            <w:pPr>
              <w:keepNext/>
              <w:keepLines/>
              <w:spacing w:after="0"/>
              <w:jc w:val="center"/>
              <w:rPr>
                <w:rFonts w:ascii="Arial" w:hAnsi="Arial" w:cs="Arial"/>
                <w:sz w:val="18"/>
                <w:lang w:val="en-US" w:eastAsia="ja-JP"/>
              </w:rPr>
            </w:pPr>
            <w:r>
              <w:rPr>
                <w:rFonts w:ascii="Arial" w:hAnsi="Arial" w:cs="Arial"/>
                <w:sz w:val="18"/>
                <w:lang w:val="en-US" w:eastAsia="zh-CN"/>
              </w:rPr>
              <w:t xml:space="preserve"> –</w:t>
            </w:r>
          </w:p>
        </w:tc>
        <w:tc>
          <w:tcPr>
            <w:tcW w:w="1530" w:type="dxa"/>
            <w:tcBorders>
              <w:top w:val="single" w:sz="4" w:space="0" w:color="auto"/>
              <w:left w:val="nil"/>
              <w:bottom w:val="single" w:sz="4" w:space="0" w:color="auto"/>
              <w:right w:val="single" w:sz="4" w:space="0" w:color="auto"/>
            </w:tcBorders>
            <w:vAlign w:val="center"/>
          </w:tcPr>
          <w:p w14:paraId="17795BD3" w14:textId="77777777" w:rsidR="00A3074B" w:rsidRDefault="00A3074B" w:rsidP="00DC70BA">
            <w:pPr>
              <w:keepNext/>
              <w:keepLines/>
              <w:spacing w:after="0"/>
              <w:jc w:val="center"/>
              <w:rPr>
                <w:rFonts w:ascii="Arial" w:hAnsi="Arial" w:cs="Arial"/>
                <w:sz w:val="18"/>
                <w:lang w:val="en-US" w:eastAsia="ja-JP"/>
              </w:rPr>
            </w:pPr>
            <w:r>
              <w:rPr>
                <w:rFonts w:ascii="Arial" w:hAnsi="Arial" w:cs="Arial" w:hint="eastAsia"/>
                <w:sz w:val="18"/>
                <w:lang w:val="en-US" w:eastAsia="zh-CN"/>
              </w:rPr>
              <w:t>2690 MHz</w:t>
            </w:r>
          </w:p>
        </w:tc>
        <w:tc>
          <w:tcPr>
            <w:tcW w:w="1043" w:type="dxa"/>
            <w:tcBorders>
              <w:top w:val="single" w:sz="4" w:space="0" w:color="auto"/>
              <w:left w:val="single" w:sz="4" w:space="0" w:color="auto"/>
              <w:bottom w:val="single" w:sz="4" w:space="0" w:color="auto"/>
              <w:right w:val="single" w:sz="4" w:space="0" w:color="auto"/>
            </w:tcBorders>
            <w:vAlign w:val="center"/>
          </w:tcPr>
          <w:p w14:paraId="25C47403" w14:textId="77777777" w:rsidR="00A3074B" w:rsidRDefault="00A3074B" w:rsidP="00DC70BA">
            <w:pPr>
              <w:keepNext/>
              <w:keepLines/>
              <w:spacing w:after="0"/>
              <w:jc w:val="center"/>
              <w:rPr>
                <w:rFonts w:ascii="Arial" w:hAnsi="Arial" w:cs="Arial"/>
                <w:sz w:val="18"/>
                <w:lang w:val="en-US" w:eastAsia="ja-JP"/>
              </w:rPr>
            </w:pPr>
            <w:r>
              <w:rPr>
                <w:rFonts w:ascii="Arial" w:hAnsi="Arial" w:cs="Arial" w:hint="eastAsia"/>
                <w:sz w:val="18"/>
                <w:lang w:val="en-US" w:eastAsia="zh-CN"/>
              </w:rPr>
              <w:t>TDD</w:t>
            </w:r>
          </w:p>
        </w:tc>
      </w:tr>
      <w:tr w:rsidR="00A3074B" w14:paraId="6694BED7" w14:textId="77777777" w:rsidTr="00DC70BA">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22A9693C" w14:textId="77777777" w:rsidR="00A3074B" w:rsidRDefault="00A3074B" w:rsidP="00DC70BA">
            <w:pPr>
              <w:keepNext/>
              <w:keepLines/>
              <w:spacing w:after="0"/>
              <w:jc w:val="center"/>
              <w:rPr>
                <w:rFonts w:ascii="Arial" w:hAnsi="Arial" w:cs="Arial"/>
                <w:sz w:val="18"/>
                <w:lang w:val="en-US" w:eastAsia="zh-CN"/>
              </w:rPr>
            </w:pPr>
            <w:r>
              <w:rPr>
                <w:rFonts w:ascii="Arial" w:hAnsi="Arial" w:cs="Arial"/>
                <w:sz w:val="18"/>
                <w:lang w:val="en-US" w:eastAsia="zh-CN"/>
              </w:rPr>
              <w:t>n</w:t>
            </w:r>
            <w:r>
              <w:rPr>
                <w:rFonts w:ascii="Arial" w:hAnsi="Arial" w:cs="Arial" w:hint="eastAsia"/>
                <w:sz w:val="18"/>
                <w:lang w:val="en-US" w:eastAsia="zh-CN"/>
              </w:rPr>
              <w:t>79</w:t>
            </w:r>
          </w:p>
        </w:tc>
        <w:tc>
          <w:tcPr>
            <w:tcW w:w="1088" w:type="dxa"/>
            <w:tcBorders>
              <w:top w:val="single" w:sz="4" w:space="0" w:color="auto"/>
              <w:left w:val="single" w:sz="4" w:space="0" w:color="auto"/>
              <w:bottom w:val="single" w:sz="4" w:space="0" w:color="auto"/>
              <w:right w:val="nil"/>
            </w:tcBorders>
            <w:vAlign w:val="center"/>
          </w:tcPr>
          <w:p w14:paraId="5836DC6A" w14:textId="77777777" w:rsidR="00A3074B" w:rsidRDefault="00A3074B" w:rsidP="00DC70BA">
            <w:pPr>
              <w:keepNext/>
              <w:keepLines/>
              <w:spacing w:after="0"/>
              <w:jc w:val="center"/>
              <w:rPr>
                <w:rFonts w:ascii="Arial" w:hAnsi="Arial" w:cs="Arial"/>
                <w:sz w:val="18"/>
                <w:lang w:eastAsia="ja-JP"/>
              </w:rPr>
            </w:pPr>
            <w:r>
              <w:rPr>
                <w:rFonts w:ascii="Arial" w:hAnsi="Arial" w:cs="Arial" w:hint="eastAsia"/>
                <w:sz w:val="18"/>
                <w:lang w:val="en-US" w:eastAsia="zh-CN"/>
              </w:rPr>
              <w:t>4400 MHz</w:t>
            </w:r>
          </w:p>
        </w:tc>
        <w:tc>
          <w:tcPr>
            <w:tcW w:w="295" w:type="dxa"/>
            <w:tcBorders>
              <w:top w:val="single" w:sz="4" w:space="0" w:color="auto"/>
              <w:left w:val="nil"/>
              <w:bottom w:val="single" w:sz="4" w:space="0" w:color="auto"/>
              <w:right w:val="nil"/>
            </w:tcBorders>
            <w:vAlign w:val="center"/>
          </w:tcPr>
          <w:p w14:paraId="4BB2C27F" w14:textId="77777777" w:rsidR="00A3074B" w:rsidRDefault="00A3074B" w:rsidP="00DC70BA">
            <w:pPr>
              <w:keepNext/>
              <w:keepLines/>
              <w:spacing w:after="0"/>
              <w:jc w:val="center"/>
              <w:rPr>
                <w:rFonts w:ascii="Arial" w:hAnsi="Arial" w:cs="Arial"/>
                <w:sz w:val="18"/>
                <w:lang w:val="en-US" w:eastAsia="zh-CN"/>
              </w:rPr>
            </w:pPr>
            <w:r>
              <w:rPr>
                <w:rFonts w:ascii="Arial" w:hAnsi="Arial" w:cs="Arial"/>
                <w:sz w:val="18"/>
                <w:lang w:val="en-US" w:eastAsia="zh-CN"/>
              </w:rPr>
              <w:t xml:space="preserve"> –</w:t>
            </w:r>
          </w:p>
        </w:tc>
        <w:tc>
          <w:tcPr>
            <w:tcW w:w="1593" w:type="dxa"/>
            <w:tcBorders>
              <w:top w:val="single" w:sz="4" w:space="0" w:color="auto"/>
              <w:left w:val="nil"/>
              <w:bottom w:val="single" w:sz="4" w:space="0" w:color="auto"/>
              <w:right w:val="single" w:sz="4" w:space="0" w:color="auto"/>
            </w:tcBorders>
            <w:vAlign w:val="center"/>
          </w:tcPr>
          <w:p w14:paraId="23DC62DF" w14:textId="77777777" w:rsidR="00A3074B" w:rsidRDefault="00A3074B" w:rsidP="00DC70BA">
            <w:pPr>
              <w:keepNext/>
              <w:keepLines/>
              <w:spacing w:after="0"/>
              <w:jc w:val="center"/>
              <w:rPr>
                <w:rFonts w:ascii="Arial" w:hAnsi="Arial" w:cs="Arial"/>
                <w:sz w:val="18"/>
                <w:lang w:eastAsia="ja-JP"/>
              </w:rPr>
            </w:pPr>
            <w:r>
              <w:rPr>
                <w:rFonts w:ascii="Arial" w:hAnsi="Arial" w:cs="Arial" w:hint="eastAsia"/>
                <w:sz w:val="18"/>
                <w:lang w:val="en-US" w:eastAsia="zh-CN"/>
              </w:rPr>
              <w:t>5000 MHz</w:t>
            </w:r>
          </w:p>
        </w:tc>
        <w:tc>
          <w:tcPr>
            <w:tcW w:w="1231" w:type="dxa"/>
            <w:tcBorders>
              <w:top w:val="single" w:sz="4" w:space="0" w:color="auto"/>
              <w:left w:val="single" w:sz="4" w:space="0" w:color="auto"/>
              <w:bottom w:val="single" w:sz="4" w:space="0" w:color="auto"/>
              <w:right w:val="nil"/>
            </w:tcBorders>
            <w:vAlign w:val="center"/>
          </w:tcPr>
          <w:p w14:paraId="58C9CB98" w14:textId="77777777" w:rsidR="00A3074B" w:rsidRDefault="00A3074B" w:rsidP="00DC70BA">
            <w:pPr>
              <w:keepNext/>
              <w:keepLines/>
              <w:spacing w:after="0"/>
              <w:jc w:val="center"/>
              <w:rPr>
                <w:rFonts w:ascii="Arial" w:hAnsi="Arial" w:cs="Arial"/>
                <w:sz w:val="18"/>
                <w:lang w:eastAsia="ja-JP"/>
              </w:rPr>
            </w:pPr>
            <w:r>
              <w:rPr>
                <w:rFonts w:ascii="Arial" w:hAnsi="Arial" w:cs="Arial" w:hint="eastAsia"/>
                <w:sz w:val="18"/>
                <w:lang w:val="en-US" w:eastAsia="zh-CN"/>
              </w:rPr>
              <w:t>4400 MHz</w:t>
            </w:r>
          </w:p>
        </w:tc>
        <w:tc>
          <w:tcPr>
            <w:tcW w:w="355" w:type="dxa"/>
            <w:tcBorders>
              <w:top w:val="single" w:sz="4" w:space="0" w:color="auto"/>
              <w:left w:val="nil"/>
              <w:bottom w:val="single" w:sz="4" w:space="0" w:color="auto"/>
              <w:right w:val="nil"/>
            </w:tcBorders>
            <w:vAlign w:val="center"/>
          </w:tcPr>
          <w:p w14:paraId="5094641A" w14:textId="77777777" w:rsidR="00A3074B" w:rsidRDefault="00A3074B" w:rsidP="00DC70BA">
            <w:pPr>
              <w:keepNext/>
              <w:keepLines/>
              <w:spacing w:after="0"/>
              <w:jc w:val="center"/>
              <w:rPr>
                <w:rFonts w:ascii="Arial" w:hAnsi="Arial" w:cs="Arial"/>
                <w:sz w:val="18"/>
                <w:lang w:eastAsia="ja-JP"/>
              </w:rPr>
            </w:pPr>
            <w:r>
              <w:rPr>
                <w:rFonts w:ascii="Arial" w:hAnsi="Arial" w:cs="Arial"/>
                <w:sz w:val="18"/>
                <w:lang w:val="en-US" w:eastAsia="zh-CN"/>
              </w:rPr>
              <w:t xml:space="preserve"> –</w:t>
            </w:r>
          </w:p>
        </w:tc>
        <w:tc>
          <w:tcPr>
            <w:tcW w:w="1530" w:type="dxa"/>
            <w:tcBorders>
              <w:top w:val="single" w:sz="4" w:space="0" w:color="auto"/>
              <w:left w:val="nil"/>
              <w:bottom w:val="single" w:sz="4" w:space="0" w:color="auto"/>
              <w:right w:val="single" w:sz="4" w:space="0" w:color="auto"/>
            </w:tcBorders>
            <w:vAlign w:val="center"/>
          </w:tcPr>
          <w:p w14:paraId="67D12A23" w14:textId="77777777" w:rsidR="00A3074B" w:rsidRDefault="00A3074B" w:rsidP="00DC70BA">
            <w:pPr>
              <w:keepNext/>
              <w:keepLines/>
              <w:spacing w:after="0"/>
              <w:jc w:val="center"/>
              <w:rPr>
                <w:rFonts w:ascii="Arial" w:hAnsi="Arial" w:cs="Arial"/>
                <w:sz w:val="18"/>
                <w:lang w:eastAsia="ja-JP"/>
              </w:rPr>
            </w:pPr>
            <w:r>
              <w:rPr>
                <w:rFonts w:ascii="Arial" w:hAnsi="Arial" w:cs="Arial" w:hint="eastAsia"/>
                <w:sz w:val="18"/>
                <w:lang w:val="en-US" w:eastAsia="zh-CN"/>
              </w:rPr>
              <w:t>5000 MHz</w:t>
            </w:r>
          </w:p>
        </w:tc>
        <w:tc>
          <w:tcPr>
            <w:tcW w:w="1043" w:type="dxa"/>
            <w:tcBorders>
              <w:top w:val="single" w:sz="4" w:space="0" w:color="auto"/>
              <w:left w:val="single" w:sz="4" w:space="0" w:color="auto"/>
              <w:bottom w:val="single" w:sz="4" w:space="0" w:color="auto"/>
              <w:right w:val="single" w:sz="4" w:space="0" w:color="auto"/>
            </w:tcBorders>
            <w:vAlign w:val="center"/>
          </w:tcPr>
          <w:p w14:paraId="5E4A61BF" w14:textId="77777777" w:rsidR="00A3074B" w:rsidRDefault="00A3074B" w:rsidP="00DC70BA">
            <w:pPr>
              <w:keepNext/>
              <w:keepLines/>
              <w:spacing w:after="0"/>
              <w:jc w:val="center"/>
              <w:rPr>
                <w:rFonts w:ascii="Arial" w:hAnsi="Arial" w:cs="Arial"/>
                <w:sz w:val="18"/>
                <w:lang w:eastAsia="ja-JP"/>
              </w:rPr>
            </w:pPr>
            <w:r>
              <w:rPr>
                <w:rFonts w:ascii="Arial" w:hAnsi="Arial" w:cs="Arial" w:hint="eastAsia"/>
                <w:sz w:val="18"/>
                <w:lang w:val="en-US" w:eastAsia="zh-CN"/>
              </w:rPr>
              <w:t>TDD</w:t>
            </w:r>
          </w:p>
        </w:tc>
      </w:tr>
    </w:tbl>
    <w:p w14:paraId="736A31DE" w14:textId="77777777" w:rsidR="00A3074B" w:rsidRDefault="00A3074B" w:rsidP="00A3074B">
      <w:pPr>
        <w:rPr>
          <w:lang w:eastAsia="zh-CN"/>
        </w:rPr>
      </w:pPr>
    </w:p>
    <w:p w14:paraId="4C0803D7" w14:textId="0C26FE75" w:rsidR="00A3074B" w:rsidRDefault="00A3074B" w:rsidP="00A3074B">
      <w:pPr>
        <w:pStyle w:val="41"/>
        <w:numPr>
          <w:ilvl w:val="3"/>
          <w:numId w:val="0"/>
        </w:numPr>
        <w:rPr>
          <w:rFonts w:cs="Arial"/>
          <w:lang w:eastAsia="zh-CN"/>
        </w:rPr>
      </w:pPr>
      <w:bookmarkStart w:id="303" w:name="_Toc109046456"/>
      <w:bookmarkStart w:id="304" w:name="_Toc136288297"/>
      <w:r>
        <w:t>5.28.1.2</w:t>
      </w:r>
      <w:r>
        <w:tab/>
      </w:r>
      <w:r>
        <w:rPr>
          <w:rFonts w:cs="Arial"/>
          <w:lang w:eastAsia="zh-CN"/>
        </w:rPr>
        <w:t>Channel bandwidths per operating band for CA</w:t>
      </w:r>
      <w:bookmarkEnd w:id="303"/>
      <w:bookmarkEnd w:id="304"/>
    </w:p>
    <w:p w14:paraId="6A88220C" w14:textId="2857079B" w:rsidR="00A3074B" w:rsidRDefault="00A3074B" w:rsidP="00A3074B">
      <w:pPr>
        <w:pStyle w:val="TH"/>
      </w:pPr>
      <w:r>
        <w:rPr>
          <w:rFonts w:cs="Arial"/>
        </w:rPr>
        <w:t xml:space="preserve">Table </w:t>
      </w:r>
      <w:r>
        <w:rPr>
          <w:rFonts w:cs="Arial" w:hint="eastAsia"/>
          <w:lang w:val="en-US" w:eastAsia="zh-CN"/>
        </w:rPr>
        <w:t>5.28</w:t>
      </w:r>
      <w:r>
        <w:rPr>
          <w:rFonts w:cs="Arial"/>
          <w:lang w:eastAsia="zh-CN"/>
        </w:rPr>
        <w:t>.</w:t>
      </w:r>
      <w:r>
        <w:rPr>
          <w:rFonts w:cs="Arial"/>
          <w:lang w:val="en-US" w:eastAsia="zh-CN"/>
        </w:rPr>
        <w:t>1</w:t>
      </w:r>
      <w:r>
        <w:rPr>
          <w:rFonts w:cs="Arial"/>
          <w:lang w:eastAsia="zh-CN"/>
        </w:rPr>
        <w:t>.</w:t>
      </w:r>
      <w:r>
        <w:rPr>
          <w:rFonts w:cs="Arial" w:hint="eastAsia"/>
          <w:lang w:val="en-US" w:eastAsia="zh-CN"/>
        </w:rPr>
        <w:t>2</w:t>
      </w:r>
      <w:r>
        <w:rPr>
          <w:rFonts w:cs="Arial"/>
        </w:rPr>
        <w:t>-1</w:t>
      </w:r>
      <w:r>
        <w:t xml:space="preserve">: </w:t>
      </w:r>
      <w:r>
        <w:rPr>
          <w:rFonts w:cs="Arial"/>
        </w:rPr>
        <w:t>Supported bandwidths per CA band combination of band n</w:t>
      </w:r>
      <w:r>
        <w:rPr>
          <w:rFonts w:eastAsia="宋体" w:cs="Arial" w:hint="eastAsia"/>
          <w:lang w:val="en-US" w:eastAsia="zh-CN"/>
        </w:rPr>
        <w:t>39</w:t>
      </w:r>
      <w:r>
        <w:rPr>
          <w:rFonts w:cs="Arial"/>
        </w:rPr>
        <w:t>+n41+n79</w:t>
      </w:r>
    </w:p>
    <w:tbl>
      <w:tblPr>
        <w:tblW w:w="499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1"/>
        <w:gridCol w:w="1875"/>
        <w:gridCol w:w="852"/>
        <w:gridCol w:w="3367"/>
        <w:gridCol w:w="1654"/>
      </w:tblGrid>
      <w:tr w:rsidR="00A3074B" w14:paraId="16A899AC" w14:textId="77777777" w:rsidTr="00DC70BA">
        <w:trPr>
          <w:trHeight w:val="29"/>
        </w:trPr>
        <w:tc>
          <w:tcPr>
            <w:tcW w:w="1891" w:type="dxa"/>
            <w:tcBorders>
              <w:top w:val="single" w:sz="4" w:space="0" w:color="auto"/>
              <w:left w:val="single" w:sz="4" w:space="0" w:color="auto"/>
              <w:bottom w:val="nil"/>
              <w:right w:val="single" w:sz="4" w:space="0" w:color="auto"/>
            </w:tcBorders>
            <w:vAlign w:val="center"/>
          </w:tcPr>
          <w:p w14:paraId="038F297D" w14:textId="77777777" w:rsidR="00A3074B" w:rsidRDefault="00A3074B" w:rsidP="00DC70BA">
            <w:pPr>
              <w:pStyle w:val="TAH"/>
              <w:overflowPunct w:val="0"/>
              <w:autoSpaceDE w:val="0"/>
              <w:autoSpaceDN w:val="0"/>
              <w:adjustRightInd w:val="0"/>
              <w:rPr>
                <w:lang w:val="en-US" w:eastAsia="zh-CN"/>
              </w:rPr>
            </w:pPr>
            <w:r>
              <w:t>NR CA configuration</w:t>
            </w:r>
          </w:p>
        </w:tc>
        <w:tc>
          <w:tcPr>
            <w:tcW w:w="1906" w:type="dxa"/>
            <w:tcBorders>
              <w:top w:val="single" w:sz="4" w:space="0" w:color="auto"/>
              <w:left w:val="single" w:sz="4" w:space="0" w:color="auto"/>
              <w:bottom w:val="nil"/>
              <w:right w:val="single" w:sz="4" w:space="0" w:color="auto"/>
            </w:tcBorders>
            <w:vAlign w:val="center"/>
          </w:tcPr>
          <w:p w14:paraId="26374EF1" w14:textId="77777777" w:rsidR="00A3074B" w:rsidRDefault="00A3074B" w:rsidP="00DC70BA">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p>
        </w:tc>
        <w:tc>
          <w:tcPr>
            <w:tcW w:w="863" w:type="dxa"/>
            <w:tcBorders>
              <w:top w:val="single" w:sz="4" w:space="0" w:color="auto"/>
              <w:left w:val="single" w:sz="4" w:space="0" w:color="auto"/>
              <w:bottom w:val="single" w:sz="4" w:space="0" w:color="auto"/>
              <w:right w:val="single" w:sz="4" w:space="0" w:color="auto"/>
            </w:tcBorders>
            <w:vAlign w:val="center"/>
          </w:tcPr>
          <w:p w14:paraId="32DC45AC" w14:textId="77777777" w:rsidR="00A3074B" w:rsidRDefault="00A3074B" w:rsidP="00DC70BA">
            <w:pPr>
              <w:pStyle w:val="TAH"/>
              <w:overflowPunct w:val="0"/>
              <w:autoSpaceDE w:val="0"/>
              <w:autoSpaceDN w:val="0"/>
              <w:adjustRightInd w:val="0"/>
              <w:rPr>
                <w:lang w:val="en-US" w:eastAsia="zh-CN"/>
              </w:rPr>
            </w:pPr>
            <w:r>
              <w:t>NR Band</w:t>
            </w:r>
          </w:p>
        </w:tc>
        <w:tc>
          <w:tcPr>
            <w:tcW w:w="3503" w:type="dxa"/>
            <w:tcBorders>
              <w:top w:val="single" w:sz="4" w:space="0" w:color="auto"/>
              <w:left w:val="single" w:sz="4" w:space="0" w:color="auto"/>
              <w:bottom w:val="single" w:sz="4" w:space="0" w:color="auto"/>
              <w:right w:val="single" w:sz="4" w:space="0" w:color="auto"/>
            </w:tcBorders>
            <w:vAlign w:val="center"/>
          </w:tcPr>
          <w:p w14:paraId="4769B452" w14:textId="77777777" w:rsidR="00A3074B" w:rsidRDefault="00A3074B" w:rsidP="00DC70BA">
            <w:pPr>
              <w:pStyle w:val="TAH"/>
              <w:overflowPunct w:val="0"/>
              <w:autoSpaceDE w:val="0"/>
              <w:autoSpaceDN w:val="0"/>
              <w:adjustRightInd w:val="0"/>
              <w:rPr>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676" w:type="dxa"/>
            <w:tcBorders>
              <w:top w:val="single" w:sz="4" w:space="0" w:color="auto"/>
              <w:left w:val="single" w:sz="4" w:space="0" w:color="auto"/>
              <w:bottom w:val="nil"/>
              <w:right w:val="single" w:sz="4" w:space="0" w:color="auto"/>
            </w:tcBorders>
            <w:vAlign w:val="center"/>
          </w:tcPr>
          <w:p w14:paraId="3D3789A7" w14:textId="77777777" w:rsidR="00A3074B" w:rsidRDefault="00A3074B" w:rsidP="00DC70BA">
            <w:pPr>
              <w:pStyle w:val="TAH"/>
              <w:overflowPunct w:val="0"/>
              <w:autoSpaceDE w:val="0"/>
              <w:autoSpaceDN w:val="0"/>
              <w:adjustRightInd w:val="0"/>
              <w:rPr>
                <w:lang w:val="en-US" w:eastAsia="zh-CN"/>
              </w:rPr>
            </w:pPr>
            <w:r>
              <w:t>Bandwidth combination set</w:t>
            </w:r>
          </w:p>
        </w:tc>
      </w:tr>
      <w:tr w:rsidR="00A3074B" w14:paraId="16B6E294" w14:textId="77777777" w:rsidTr="00DC70BA">
        <w:trPr>
          <w:trHeight w:val="29"/>
        </w:trPr>
        <w:tc>
          <w:tcPr>
            <w:tcW w:w="1891" w:type="dxa"/>
            <w:tcBorders>
              <w:top w:val="single" w:sz="4" w:space="0" w:color="auto"/>
              <w:left w:val="single" w:sz="4" w:space="0" w:color="auto"/>
              <w:bottom w:val="nil"/>
              <w:right w:val="single" w:sz="4" w:space="0" w:color="auto"/>
            </w:tcBorders>
            <w:vAlign w:val="center"/>
          </w:tcPr>
          <w:p w14:paraId="5D1C1255" w14:textId="77777777" w:rsidR="00A3074B" w:rsidRDefault="00A3074B" w:rsidP="00DC70BA">
            <w:pPr>
              <w:pStyle w:val="TAC"/>
              <w:rPr>
                <w:lang w:val="en-US" w:eastAsia="zh-CN"/>
              </w:rPr>
            </w:pPr>
            <w:r>
              <w:rPr>
                <w:lang w:val="en-US" w:eastAsia="zh-CN"/>
              </w:rPr>
              <w:t>CA_n39A-n41A-n79A</w:t>
            </w:r>
          </w:p>
        </w:tc>
        <w:tc>
          <w:tcPr>
            <w:tcW w:w="1906" w:type="dxa"/>
            <w:tcBorders>
              <w:top w:val="single" w:sz="4" w:space="0" w:color="auto"/>
              <w:left w:val="single" w:sz="4" w:space="0" w:color="auto"/>
              <w:bottom w:val="nil"/>
              <w:right w:val="single" w:sz="4" w:space="0" w:color="auto"/>
            </w:tcBorders>
            <w:vAlign w:val="center"/>
          </w:tcPr>
          <w:p w14:paraId="18F81F39" w14:textId="77777777" w:rsidR="00A3074B" w:rsidRDefault="00A3074B" w:rsidP="00DC70BA">
            <w:pPr>
              <w:pStyle w:val="TAC"/>
              <w:rPr>
                <w:lang w:val="en-US" w:eastAsia="zh-CN"/>
              </w:rPr>
            </w:pPr>
            <w:r>
              <w:rPr>
                <w:lang w:val="en-US" w:eastAsia="zh-CN"/>
              </w:rPr>
              <w:t>CA_n39A-n41A</w:t>
            </w:r>
          </w:p>
          <w:p w14:paraId="01D2871B" w14:textId="77777777" w:rsidR="00A3074B" w:rsidRDefault="00A3074B" w:rsidP="00DC70BA">
            <w:pPr>
              <w:pStyle w:val="TAC"/>
              <w:rPr>
                <w:lang w:val="en-US" w:eastAsia="zh-CN"/>
              </w:rPr>
            </w:pPr>
            <w:r>
              <w:rPr>
                <w:lang w:val="en-US" w:eastAsia="zh-CN"/>
              </w:rPr>
              <w:t>CA_n39A-n79A</w:t>
            </w:r>
          </w:p>
          <w:p w14:paraId="0495CF89" w14:textId="77777777" w:rsidR="00A3074B" w:rsidRDefault="00A3074B" w:rsidP="00DC70BA">
            <w:pPr>
              <w:pStyle w:val="TAC"/>
              <w:rPr>
                <w:lang w:val="en-US" w:eastAsia="zh-CN"/>
              </w:rPr>
            </w:pPr>
            <w:r>
              <w:rPr>
                <w:lang w:val="en-US" w:eastAsia="zh-CN"/>
              </w:rPr>
              <w:t>CA_n41A-n79A</w:t>
            </w:r>
          </w:p>
          <w:p w14:paraId="02475B25" w14:textId="77777777" w:rsidR="00A3074B" w:rsidRDefault="00A3074B" w:rsidP="00DC70BA">
            <w:pPr>
              <w:pStyle w:val="TAC"/>
              <w:rPr>
                <w:lang w:val="en-US" w:eastAsia="zh-CN"/>
              </w:rPr>
            </w:pPr>
          </w:p>
        </w:tc>
        <w:tc>
          <w:tcPr>
            <w:tcW w:w="863" w:type="dxa"/>
            <w:tcBorders>
              <w:top w:val="single" w:sz="4" w:space="0" w:color="auto"/>
              <w:left w:val="single" w:sz="4" w:space="0" w:color="auto"/>
              <w:bottom w:val="single" w:sz="4" w:space="0" w:color="auto"/>
              <w:right w:val="single" w:sz="4" w:space="0" w:color="auto"/>
            </w:tcBorders>
            <w:vAlign w:val="center"/>
          </w:tcPr>
          <w:p w14:paraId="06805089" w14:textId="77777777" w:rsidR="00A3074B" w:rsidRDefault="00A3074B" w:rsidP="00DC70BA">
            <w:pPr>
              <w:pStyle w:val="TAC"/>
              <w:rPr>
                <w:lang w:val="en-US" w:eastAsia="zh-CN"/>
              </w:rPr>
            </w:pPr>
            <w:r>
              <w:rPr>
                <w:lang w:val="en-US" w:eastAsia="zh-CN"/>
              </w:rPr>
              <w:t>n39</w:t>
            </w:r>
          </w:p>
        </w:tc>
        <w:tc>
          <w:tcPr>
            <w:tcW w:w="3503" w:type="dxa"/>
            <w:tcBorders>
              <w:top w:val="single" w:sz="4" w:space="0" w:color="auto"/>
              <w:left w:val="single" w:sz="4" w:space="0" w:color="auto"/>
              <w:bottom w:val="single" w:sz="4" w:space="0" w:color="auto"/>
              <w:right w:val="single" w:sz="4" w:space="0" w:color="auto"/>
            </w:tcBorders>
            <w:vAlign w:val="center"/>
          </w:tcPr>
          <w:p w14:paraId="039E418A" w14:textId="77777777" w:rsidR="00A3074B" w:rsidRDefault="00A3074B" w:rsidP="00DC70BA">
            <w:pPr>
              <w:pStyle w:val="TAC"/>
              <w:rPr>
                <w:lang w:val="en-US" w:eastAsia="zh-CN"/>
              </w:rPr>
            </w:pPr>
            <w:r>
              <w:rPr>
                <w:lang w:val="en-US" w:eastAsia="zh-CN" w:bidi="ar"/>
              </w:rPr>
              <w:t>5, 10, 15, 20, 25, 30, 40</w:t>
            </w:r>
          </w:p>
        </w:tc>
        <w:tc>
          <w:tcPr>
            <w:tcW w:w="1676" w:type="dxa"/>
            <w:tcBorders>
              <w:top w:val="single" w:sz="4" w:space="0" w:color="auto"/>
              <w:left w:val="single" w:sz="4" w:space="0" w:color="auto"/>
              <w:bottom w:val="nil"/>
              <w:right w:val="single" w:sz="4" w:space="0" w:color="auto"/>
            </w:tcBorders>
            <w:vAlign w:val="center"/>
          </w:tcPr>
          <w:p w14:paraId="6944FD50" w14:textId="77777777" w:rsidR="00A3074B" w:rsidRDefault="00A3074B" w:rsidP="00DC70BA">
            <w:pPr>
              <w:pStyle w:val="TAC"/>
              <w:rPr>
                <w:lang w:val="en-US" w:eastAsia="zh-CN"/>
              </w:rPr>
            </w:pPr>
            <w:r>
              <w:rPr>
                <w:lang w:val="en-US" w:eastAsia="zh-CN"/>
              </w:rPr>
              <w:t>0</w:t>
            </w:r>
          </w:p>
        </w:tc>
      </w:tr>
      <w:tr w:rsidR="00A3074B" w14:paraId="13B32C08" w14:textId="77777777" w:rsidTr="00DC70BA">
        <w:trPr>
          <w:trHeight w:val="29"/>
        </w:trPr>
        <w:tc>
          <w:tcPr>
            <w:tcW w:w="1891" w:type="dxa"/>
            <w:tcBorders>
              <w:top w:val="nil"/>
              <w:left w:val="single" w:sz="4" w:space="0" w:color="auto"/>
              <w:bottom w:val="nil"/>
              <w:right w:val="single" w:sz="4" w:space="0" w:color="auto"/>
            </w:tcBorders>
            <w:vAlign w:val="center"/>
          </w:tcPr>
          <w:p w14:paraId="011EFEC4" w14:textId="77777777" w:rsidR="00A3074B" w:rsidRDefault="00A3074B" w:rsidP="00DC70BA">
            <w:pPr>
              <w:pStyle w:val="TAC"/>
              <w:rPr>
                <w:lang w:val="en-US" w:eastAsia="zh-CN"/>
              </w:rPr>
            </w:pPr>
          </w:p>
        </w:tc>
        <w:tc>
          <w:tcPr>
            <w:tcW w:w="1906" w:type="dxa"/>
            <w:tcBorders>
              <w:top w:val="nil"/>
              <w:left w:val="single" w:sz="4" w:space="0" w:color="auto"/>
              <w:bottom w:val="nil"/>
              <w:right w:val="single" w:sz="4" w:space="0" w:color="auto"/>
            </w:tcBorders>
            <w:vAlign w:val="center"/>
          </w:tcPr>
          <w:p w14:paraId="1D20651F" w14:textId="77777777" w:rsidR="00A3074B" w:rsidRDefault="00A3074B" w:rsidP="00DC70BA">
            <w:pPr>
              <w:pStyle w:val="TAC"/>
              <w:rPr>
                <w:lang w:val="en-US" w:eastAsia="zh-CN"/>
              </w:rPr>
            </w:pPr>
          </w:p>
        </w:tc>
        <w:tc>
          <w:tcPr>
            <w:tcW w:w="863" w:type="dxa"/>
            <w:tcBorders>
              <w:top w:val="single" w:sz="4" w:space="0" w:color="auto"/>
              <w:left w:val="single" w:sz="4" w:space="0" w:color="auto"/>
              <w:bottom w:val="single" w:sz="4" w:space="0" w:color="auto"/>
              <w:right w:val="single" w:sz="4" w:space="0" w:color="auto"/>
            </w:tcBorders>
            <w:vAlign w:val="center"/>
          </w:tcPr>
          <w:p w14:paraId="7ED4076A" w14:textId="77777777" w:rsidR="00A3074B" w:rsidRDefault="00A3074B" w:rsidP="00DC70BA">
            <w:pPr>
              <w:pStyle w:val="TAC"/>
              <w:rPr>
                <w:lang w:val="en-US" w:eastAsia="zh-CN"/>
              </w:rPr>
            </w:pPr>
            <w:r>
              <w:rPr>
                <w:lang w:val="en-US" w:eastAsia="zh-CN"/>
              </w:rPr>
              <w:t>n41</w:t>
            </w:r>
          </w:p>
        </w:tc>
        <w:tc>
          <w:tcPr>
            <w:tcW w:w="3503" w:type="dxa"/>
            <w:tcBorders>
              <w:top w:val="single" w:sz="4" w:space="0" w:color="auto"/>
              <w:left w:val="single" w:sz="4" w:space="0" w:color="auto"/>
              <w:bottom w:val="single" w:sz="4" w:space="0" w:color="auto"/>
              <w:right w:val="single" w:sz="4" w:space="0" w:color="auto"/>
            </w:tcBorders>
            <w:vAlign w:val="center"/>
          </w:tcPr>
          <w:p w14:paraId="272D58D8" w14:textId="77777777" w:rsidR="00A3074B" w:rsidRDefault="00A3074B" w:rsidP="00DC70BA">
            <w:pPr>
              <w:pStyle w:val="TAC"/>
              <w:rPr>
                <w:lang w:val="en-US" w:eastAsia="zh-CN"/>
              </w:rPr>
            </w:pPr>
            <w:r>
              <w:rPr>
                <w:lang w:val="en-US" w:eastAsia="zh-CN" w:bidi="ar"/>
              </w:rPr>
              <w:t>10, 15, 20, 40, 50, 60, 80, 90, 100</w:t>
            </w:r>
          </w:p>
        </w:tc>
        <w:tc>
          <w:tcPr>
            <w:tcW w:w="1676" w:type="dxa"/>
            <w:tcBorders>
              <w:top w:val="nil"/>
              <w:left w:val="single" w:sz="4" w:space="0" w:color="auto"/>
              <w:bottom w:val="nil"/>
              <w:right w:val="single" w:sz="4" w:space="0" w:color="auto"/>
            </w:tcBorders>
            <w:vAlign w:val="center"/>
          </w:tcPr>
          <w:p w14:paraId="11B624EC" w14:textId="77777777" w:rsidR="00A3074B" w:rsidRDefault="00A3074B" w:rsidP="00DC70BA">
            <w:pPr>
              <w:pStyle w:val="TAC"/>
              <w:rPr>
                <w:lang w:val="en-US" w:eastAsia="zh-CN"/>
              </w:rPr>
            </w:pPr>
          </w:p>
        </w:tc>
      </w:tr>
      <w:tr w:rsidR="00A3074B" w14:paraId="43FBD8A6" w14:textId="77777777" w:rsidTr="00DC70BA">
        <w:trPr>
          <w:trHeight w:val="29"/>
        </w:trPr>
        <w:tc>
          <w:tcPr>
            <w:tcW w:w="1891" w:type="dxa"/>
            <w:tcBorders>
              <w:top w:val="nil"/>
              <w:left w:val="single" w:sz="4" w:space="0" w:color="auto"/>
              <w:bottom w:val="nil"/>
              <w:right w:val="single" w:sz="4" w:space="0" w:color="auto"/>
            </w:tcBorders>
            <w:vAlign w:val="center"/>
          </w:tcPr>
          <w:p w14:paraId="5BACEE85" w14:textId="77777777" w:rsidR="00A3074B" w:rsidRDefault="00A3074B" w:rsidP="00DC70BA">
            <w:pPr>
              <w:pStyle w:val="TAC"/>
              <w:rPr>
                <w:lang w:val="en-US" w:eastAsia="zh-CN"/>
              </w:rPr>
            </w:pPr>
          </w:p>
        </w:tc>
        <w:tc>
          <w:tcPr>
            <w:tcW w:w="1906" w:type="dxa"/>
            <w:tcBorders>
              <w:top w:val="nil"/>
              <w:left w:val="single" w:sz="4" w:space="0" w:color="auto"/>
              <w:bottom w:val="nil"/>
              <w:right w:val="single" w:sz="4" w:space="0" w:color="auto"/>
            </w:tcBorders>
            <w:vAlign w:val="center"/>
          </w:tcPr>
          <w:p w14:paraId="14474653" w14:textId="77777777" w:rsidR="00A3074B" w:rsidRDefault="00A3074B" w:rsidP="00DC70BA">
            <w:pPr>
              <w:pStyle w:val="TAC"/>
              <w:rPr>
                <w:lang w:val="en-US" w:eastAsia="zh-CN"/>
              </w:rPr>
            </w:pPr>
          </w:p>
        </w:tc>
        <w:tc>
          <w:tcPr>
            <w:tcW w:w="863" w:type="dxa"/>
            <w:tcBorders>
              <w:top w:val="single" w:sz="4" w:space="0" w:color="auto"/>
              <w:left w:val="single" w:sz="4" w:space="0" w:color="auto"/>
              <w:bottom w:val="single" w:sz="4" w:space="0" w:color="auto"/>
              <w:right w:val="single" w:sz="4" w:space="0" w:color="auto"/>
            </w:tcBorders>
            <w:vAlign w:val="center"/>
          </w:tcPr>
          <w:p w14:paraId="0D61A81C" w14:textId="77777777" w:rsidR="00A3074B" w:rsidRDefault="00A3074B" w:rsidP="00DC70BA">
            <w:pPr>
              <w:pStyle w:val="TAC"/>
              <w:rPr>
                <w:lang w:val="en-US" w:eastAsia="zh-CN"/>
              </w:rPr>
            </w:pPr>
            <w:r>
              <w:rPr>
                <w:lang w:val="en-US" w:eastAsia="zh-CN"/>
              </w:rPr>
              <w:t>n79</w:t>
            </w:r>
          </w:p>
        </w:tc>
        <w:tc>
          <w:tcPr>
            <w:tcW w:w="3503" w:type="dxa"/>
            <w:tcBorders>
              <w:top w:val="single" w:sz="4" w:space="0" w:color="auto"/>
              <w:left w:val="single" w:sz="4" w:space="0" w:color="auto"/>
              <w:bottom w:val="single" w:sz="4" w:space="0" w:color="auto"/>
              <w:right w:val="single" w:sz="4" w:space="0" w:color="auto"/>
            </w:tcBorders>
            <w:vAlign w:val="center"/>
          </w:tcPr>
          <w:p w14:paraId="767AF85C" w14:textId="77777777" w:rsidR="00A3074B" w:rsidRDefault="00A3074B" w:rsidP="00DC70BA">
            <w:pPr>
              <w:pStyle w:val="TAC"/>
              <w:rPr>
                <w:lang w:val="en-US" w:eastAsia="zh-CN"/>
              </w:rPr>
            </w:pPr>
            <w:r>
              <w:rPr>
                <w:lang w:val="en-US" w:eastAsia="zh-CN" w:bidi="ar"/>
              </w:rPr>
              <w:t>40, 50, 60, 80, 100</w:t>
            </w:r>
          </w:p>
        </w:tc>
        <w:tc>
          <w:tcPr>
            <w:tcW w:w="1676" w:type="dxa"/>
            <w:tcBorders>
              <w:top w:val="nil"/>
              <w:left w:val="single" w:sz="4" w:space="0" w:color="auto"/>
              <w:bottom w:val="single" w:sz="4" w:space="0" w:color="auto"/>
              <w:right w:val="single" w:sz="4" w:space="0" w:color="auto"/>
            </w:tcBorders>
            <w:vAlign w:val="center"/>
          </w:tcPr>
          <w:p w14:paraId="6696D87B" w14:textId="77777777" w:rsidR="00A3074B" w:rsidRDefault="00A3074B" w:rsidP="00DC70BA">
            <w:pPr>
              <w:pStyle w:val="TAC"/>
              <w:rPr>
                <w:lang w:val="en-US" w:eastAsia="zh-CN"/>
              </w:rPr>
            </w:pPr>
          </w:p>
        </w:tc>
      </w:tr>
      <w:tr w:rsidR="00A3074B" w14:paraId="799046EF" w14:textId="77777777" w:rsidTr="00DC70BA">
        <w:trPr>
          <w:trHeight w:val="29"/>
        </w:trPr>
        <w:tc>
          <w:tcPr>
            <w:tcW w:w="1891" w:type="dxa"/>
            <w:tcBorders>
              <w:top w:val="nil"/>
              <w:left w:val="single" w:sz="4" w:space="0" w:color="auto"/>
              <w:bottom w:val="nil"/>
              <w:right w:val="single" w:sz="4" w:space="0" w:color="auto"/>
            </w:tcBorders>
            <w:vAlign w:val="center"/>
          </w:tcPr>
          <w:p w14:paraId="2FB33CB6" w14:textId="77777777" w:rsidR="00A3074B" w:rsidRDefault="00A3074B" w:rsidP="00DC70BA">
            <w:pPr>
              <w:pStyle w:val="TAC"/>
              <w:rPr>
                <w:lang w:val="en-US" w:eastAsia="zh-CN"/>
              </w:rPr>
            </w:pPr>
          </w:p>
        </w:tc>
        <w:tc>
          <w:tcPr>
            <w:tcW w:w="1906" w:type="dxa"/>
            <w:tcBorders>
              <w:top w:val="nil"/>
              <w:left w:val="single" w:sz="4" w:space="0" w:color="auto"/>
              <w:bottom w:val="nil"/>
              <w:right w:val="single" w:sz="4" w:space="0" w:color="auto"/>
            </w:tcBorders>
            <w:vAlign w:val="center"/>
          </w:tcPr>
          <w:p w14:paraId="0A2CD4E2" w14:textId="77777777" w:rsidR="00A3074B" w:rsidRDefault="00A3074B" w:rsidP="00DC70BA">
            <w:pPr>
              <w:pStyle w:val="TAC"/>
              <w:rPr>
                <w:lang w:val="en-US" w:eastAsia="zh-CN"/>
              </w:rPr>
            </w:pPr>
          </w:p>
        </w:tc>
        <w:tc>
          <w:tcPr>
            <w:tcW w:w="863" w:type="dxa"/>
            <w:tcBorders>
              <w:top w:val="single" w:sz="4" w:space="0" w:color="auto"/>
              <w:left w:val="single" w:sz="4" w:space="0" w:color="auto"/>
              <w:bottom w:val="single" w:sz="4" w:space="0" w:color="auto"/>
              <w:right w:val="single" w:sz="4" w:space="0" w:color="auto"/>
            </w:tcBorders>
            <w:vAlign w:val="center"/>
          </w:tcPr>
          <w:p w14:paraId="74EF8F81" w14:textId="77777777" w:rsidR="00A3074B" w:rsidRDefault="00A3074B" w:rsidP="00DC70BA">
            <w:pPr>
              <w:pStyle w:val="TAC"/>
              <w:rPr>
                <w:lang w:val="en-US" w:eastAsia="zh-CN"/>
              </w:rPr>
            </w:pPr>
            <w:r>
              <w:rPr>
                <w:lang w:val="en-US" w:eastAsia="zh-CN"/>
              </w:rPr>
              <w:t>n39</w:t>
            </w:r>
          </w:p>
        </w:tc>
        <w:tc>
          <w:tcPr>
            <w:tcW w:w="3503" w:type="dxa"/>
            <w:tcBorders>
              <w:top w:val="single" w:sz="4" w:space="0" w:color="auto"/>
              <w:left w:val="single" w:sz="4" w:space="0" w:color="auto"/>
              <w:bottom w:val="single" w:sz="4" w:space="0" w:color="auto"/>
              <w:right w:val="single" w:sz="4" w:space="0" w:color="auto"/>
            </w:tcBorders>
            <w:vAlign w:val="center"/>
          </w:tcPr>
          <w:p w14:paraId="25614AEA" w14:textId="77777777" w:rsidR="00A3074B" w:rsidRDefault="00A3074B" w:rsidP="00DC70BA">
            <w:pPr>
              <w:pStyle w:val="TAC"/>
              <w:rPr>
                <w:lang w:val="en-US" w:eastAsia="zh-CN"/>
              </w:rPr>
            </w:pPr>
            <w:r>
              <w:rPr>
                <w:lang w:val="en-US" w:eastAsia="zh-CN" w:bidi="ar"/>
              </w:rPr>
              <w:t>5, 10, 15, 20, 25, 30, 40</w:t>
            </w:r>
          </w:p>
        </w:tc>
        <w:tc>
          <w:tcPr>
            <w:tcW w:w="1676" w:type="dxa"/>
            <w:tcBorders>
              <w:top w:val="single" w:sz="4" w:space="0" w:color="auto"/>
              <w:left w:val="single" w:sz="4" w:space="0" w:color="auto"/>
              <w:bottom w:val="nil"/>
              <w:right w:val="single" w:sz="4" w:space="0" w:color="auto"/>
            </w:tcBorders>
            <w:vAlign w:val="center"/>
          </w:tcPr>
          <w:p w14:paraId="2083C103" w14:textId="77777777" w:rsidR="00A3074B" w:rsidRDefault="00A3074B" w:rsidP="00DC70BA">
            <w:pPr>
              <w:pStyle w:val="TAC"/>
              <w:rPr>
                <w:lang w:val="en-US" w:eastAsia="zh-CN"/>
              </w:rPr>
            </w:pPr>
            <w:r>
              <w:rPr>
                <w:lang w:val="en-US" w:eastAsia="zh-CN"/>
              </w:rPr>
              <w:t>1</w:t>
            </w:r>
          </w:p>
        </w:tc>
      </w:tr>
      <w:tr w:rsidR="00A3074B" w14:paraId="116DEF99" w14:textId="77777777" w:rsidTr="00DC70BA">
        <w:trPr>
          <w:trHeight w:val="29"/>
        </w:trPr>
        <w:tc>
          <w:tcPr>
            <w:tcW w:w="1891" w:type="dxa"/>
            <w:tcBorders>
              <w:top w:val="nil"/>
              <w:left w:val="single" w:sz="4" w:space="0" w:color="auto"/>
              <w:bottom w:val="nil"/>
              <w:right w:val="single" w:sz="4" w:space="0" w:color="auto"/>
            </w:tcBorders>
            <w:vAlign w:val="center"/>
          </w:tcPr>
          <w:p w14:paraId="2EFE3D88" w14:textId="77777777" w:rsidR="00A3074B" w:rsidRDefault="00A3074B" w:rsidP="00DC70BA">
            <w:pPr>
              <w:pStyle w:val="TAC"/>
              <w:rPr>
                <w:lang w:val="en-US" w:eastAsia="zh-CN"/>
              </w:rPr>
            </w:pPr>
          </w:p>
        </w:tc>
        <w:tc>
          <w:tcPr>
            <w:tcW w:w="1906" w:type="dxa"/>
            <w:tcBorders>
              <w:top w:val="nil"/>
              <w:left w:val="single" w:sz="4" w:space="0" w:color="auto"/>
              <w:bottom w:val="nil"/>
              <w:right w:val="single" w:sz="4" w:space="0" w:color="auto"/>
            </w:tcBorders>
            <w:vAlign w:val="center"/>
          </w:tcPr>
          <w:p w14:paraId="6A8B43E0" w14:textId="77777777" w:rsidR="00A3074B" w:rsidRDefault="00A3074B" w:rsidP="00DC70BA">
            <w:pPr>
              <w:pStyle w:val="TAC"/>
              <w:rPr>
                <w:lang w:val="en-US" w:eastAsia="zh-CN"/>
              </w:rPr>
            </w:pPr>
          </w:p>
        </w:tc>
        <w:tc>
          <w:tcPr>
            <w:tcW w:w="863" w:type="dxa"/>
            <w:tcBorders>
              <w:top w:val="single" w:sz="4" w:space="0" w:color="auto"/>
              <w:left w:val="single" w:sz="4" w:space="0" w:color="auto"/>
              <w:bottom w:val="single" w:sz="4" w:space="0" w:color="auto"/>
              <w:right w:val="single" w:sz="4" w:space="0" w:color="auto"/>
            </w:tcBorders>
            <w:vAlign w:val="center"/>
          </w:tcPr>
          <w:p w14:paraId="7BB7CE6D" w14:textId="77777777" w:rsidR="00A3074B" w:rsidRDefault="00A3074B" w:rsidP="00DC70BA">
            <w:pPr>
              <w:pStyle w:val="TAC"/>
              <w:rPr>
                <w:lang w:val="en-US" w:eastAsia="zh-CN"/>
              </w:rPr>
            </w:pPr>
            <w:r>
              <w:rPr>
                <w:lang w:val="en-US" w:eastAsia="zh-CN"/>
              </w:rPr>
              <w:t>n41</w:t>
            </w:r>
          </w:p>
        </w:tc>
        <w:tc>
          <w:tcPr>
            <w:tcW w:w="3503" w:type="dxa"/>
            <w:tcBorders>
              <w:top w:val="single" w:sz="4" w:space="0" w:color="auto"/>
              <w:left w:val="single" w:sz="4" w:space="0" w:color="auto"/>
              <w:bottom w:val="single" w:sz="4" w:space="0" w:color="auto"/>
              <w:right w:val="single" w:sz="4" w:space="0" w:color="auto"/>
            </w:tcBorders>
            <w:vAlign w:val="center"/>
          </w:tcPr>
          <w:p w14:paraId="55771492" w14:textId="77777777" w:rsidR="00A3074B" w:rsidRDefault="00A3074B" w:rsidP="00DC70BA">
            <w:pPr>
              <w:pStyle w:val="TAC"/>
              <w:rPr>
                <w:lang w:val="en-US" w:eastAsia="zh-CN"/>
              </w:rPr>
            </w:pPr>
            <w:r>
              <w:rPr>
                <w:lang w:val="en-US" w:eastAsia="zh-CN" w:bidi="ar"/>
              </w:rPr>
              <w:t>10, 15, 20, 40, 50, 60</w:t>
            </w:r>
          </w:p>
        </w:tc>
        <w:tc>
          <w:tcPr>
            <w:tcW w:w="1676" w:type="dxa"/>
            <w:tcBorders>
              <w:top w:val="nil"/>
              <w:left w:val="single" w:sz="4" w:space="0" w:color="auto"/>
              <w:bottom w:val="nil"/>
              <w:right w:val="single" w:sz="4" w:space="0" w:color="auto"/>
            </w:tcBorders>
            <w:vAlign w:val="center"/>
          </w:tcPr>
          <w:p w14:paraId="545D114F" w14:textId="77777777" w:rsidR="00A3074B" w:rsidRDefault="00A3074B" w:rsidP="00DC70BA">
            <w:pPr>
              <w:pStyle w:val="TAC"/>
              <w:rPr>
                <w:lang w:val="en-US" w:eastAsia="zh-CN"/>
              </w:rPr>
            </w:pPr>
          </w:p>
        </w:tc>
      </w:tr>
      <w:tr w:rsidR="00A3074B" w14:paraId="010F19D7" w14:textId="77777777" w:rsidTr="00DC70BA">
        <w:trPr>
          <w:trHeight w:val="29"/>
        </w:trPr>
        <w:tc>
          <w:tcPr>
            <w:tcW w:w="1891" w:type="dxa"/>
            <w:tcBorders>
              <w:top w:val="nil"/>
              <w:left w:val="single" w:sz="4" w:space="0" w:color="auto"/>
              <w:bottom w:val="single" w:sz="4" w:space="0" w:color="auto"/>
              <w:right w:val="single" w:sz="4" w:space="0" w:color="auto"/>
            </w:tcBorders>
            <w:vAlign w:val="center"/>
          </w:tcPr>
          <w:p w14:paraId="418D89A3" w14:textId="77777777" w:rsidR="00A3074B" w:rsidRDefault="00A3074B" w:rsidP="00DC70BA">
            <w:pPr>
              <w:pStyle w:val="TAC"/>
              <w:rPr>
                <w:lang w:val="en-US" w:eastAsia="zh-CN"/>
              </w:rPr>
            </w:pPr>
          </w:p>
        </w:tc>
        <w:tc>
          <w:tcPr>
            <w:tcW w:w="1906" w:type="dxa"/>
            <w:tcBorders>
              <w:top w:val="nil"/>
              <w:left w:val="single" w:sz="4" w:space="0" w:color="auto"/>
              <w:bottom w:val="single" w:sz="4" w:space="0" w:color="auto"/>
              <w:right w:val="single" w:sz="4" w:space="0" w:color="auto"/>
            </w:tcBorders>
            <w:vAlign w:val="center"/>
          </w:tcPr>
          <w:p w14:paraId="6DE60FDF" w14:textId="77777777" w:rsidR="00A3074B" w:rsidRDefault="00A3074B" w:rsidP="00DC70BA">
            <w:pPr>
              <w:pStyle w:val="TAC"/>
              <w:rPr>
                <w:lang w:val="en-US" w:eastAsia="zh-CN"/>
              </w:rPr>
            </w:pPr>
          </w:p>
        </w:tc>
        <w:tc>
          <w:tcPr>
            <w:tcW w:w="863" w:type="dxa"/>
            <w:tcBorders>
              <w:top w:val="single" w:sz="4" w:space="0" w:color="auto"/>
              <w:left w:val="single" w:sz="4" w:space="0" w:color="auto"/>
              <w:bottom w:val="single" w:sz="4" w:space="0" w:color="auto"/>
              <w:right w:val="single" w:sz="4" w:space="0" w:color="auto"/>
            </w:tcBorders>
            <w:vAlign w:val="center"/>
          </w:tcPr>
          <w:p w14:paraId="2DFBE02A" w14:textId="77777777" w:rsidR="00A3074B" w:rsidRDefault="00A3074B" w:rsidP="00DC70BA">
            <w:pPr>
              <w:pStyle w:val="TAC"/>
              <w:rPr>
                <w:lang w:val="en-US" w:eastAsia="zh-CN"/>
              </w:rPr>
            </w:pPr>
            <w:r>
              <w:rPr>
                <w:lang w:val="en-US" w:eastAsia="zh-CN"/>
              </w:rPr>
              <w:t>n79</w:t>
            </w:r>
          </w:p>
        </w:tc>
        <w:tc>
          <w:tcPr>
            <w:tcW w:w="3503" w:type="dxa"/>
            <w:tcBorders>
              <w:top w:val="single" w:sz="4" w:space="0" w:color="auto"/>
              <w:left w:val="single" w:sz="4" w:space="0" w:color="auto"/>
              <w:bottom w:val="single" w:sz="4" w:space="0" w:color="auto"/>
              <w:right w:val="single" w:sz="4" w:space="0" w:color="auto"/>
            </w:tcBorders>
            <w:vAlign w:val="center"/>
          </w:tcPr>
          <w:p w14:paraId="32D3725E" w14:textId="77777777" w:rsidR="00A3074B" w:rsidRDefault="00A3074B" w:rsidP="00DC70BA">
            <w:pPr>
              <w:pStyle w:val="TAC"/>
              <w:rPr>
                <w:lang w:val="en-US" w:eastAsia="zh-CN"/>
              </w:rPr>
            </w:pPr>
            <w:r>
              <w:rPr>
                <w:lang w:val="en-US" w:eastAsia="zh-CN" w:bidi="ar"/>
              </w:rPr>
              <w:t>40, 50, 60, 80, 100</w:t>
            </w:r>
          </w:p>
        </w:tc>
        <w:tc>
          <w:tcPr>
            <w:tcW w:w="1676" w:type="dxa"/>
            <w:tcBorders>
              <w:top w:val="nil"/>
              <w:left w:val="single" w:sz="4" w:space="0" w:color="auto"/>
              <w:bottom w:val="single" w:sz="4" w:space="0" w:color="auto"/>
              <w:right w:val="single" w:sz="4" w:space="0" w:color="auto"/>
            </w:tcBorders>
            <w:vAlign w:val="center"/>
          </w:tcPr>
          <w:p w14:paraId="74D74215" w14:textId="77777777" w:rsidR="00A3074B" w:rsidRDefault="00A3074B" w:rsidP="00DC70BA">
            <w:pPr>
              <w:pStyle w:val="TAC"/>
              <w:rPr>
                <w:lang w:val="en-US" w:eastAsia="zh-CN"/>
              </w:rPr>
            </w:pPr>
          </w:p>
        </w:tc>
      </w:tr>
    </w:tbl>
    <w:p w14:paraId="3B5F0A79" w14:textId="46A65860" w:rsidR="00A3074B" w:rsidRDefault="00A3074B" w:rsidP="00A3074B">
      <w:pPr>
        <w:pStyle w:val="41"/>
        <w:numPr>
          <w:ilvl w:val="3"/>
          <w:numId w:val="0"/>
        </w:numPr>
      </w:pPr>
      <w:bookmarkStart w:id="305" w:name="_Toc136288298"/>
      <w:r>
        <w:t>5.28.1.3</w:t>
      </w:r>
      <w:r>
        <w:tab/>
      </w:r>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305"/>
    </w:p>
    <w:p w14:paraId="482194BB" w14:textId="77777777" w:rsidR="00A3074B" w:rsidRDefault="00A3074B" w:rsidP="00A3074B">
      <w:pPr>
        <w:rPr>
          <w:rFonts w:eastAsia="宋体"/>
          <w:kern w:val="2"/>
          <w:lang w:val="en-US" w:eastAsia="zh-CN"/>
        </w:rPr>
      </w:pPr>
      <w:r>
        <w:rPr>
          <w:rFonts w:eastAsia="宋体"/>
          <w:kern w:val="2"/>
          <w:lang w:val="en-US" w:eastAsia="zh-CN"/>
        </w:rPr>
        <w:t xml:space="preserve">For </w:t>
      </w:r>
      <w:r>
        <w:rPr>
          <w:rFonts w:eastAsia="宋体" w:hint="eastAsia"/>
          <w:kern w:val="2"/>
          <w:lang w:val="en-US" w:eastAsia="zh-CN"/>
        </w:rPr>
        <w:t xml:space="preserve"> CA_n39A-n41A-n79</w:t>
      </w:r>
      <w:r>
        <w:rPr>
          <w:rFonts w:eastAsia="宋体"/>
          <w:kern w:val="2"/>
          <w:lang w:val="en-US" w:eastAsia="zh-CN"/>
        </w:rPr>
        <w:t xml:space="preserve">, the </w:t>
      </w:r>
      <w:r>
        <w:rPr>
          <w:rFonts w:eastAsia="宋体"/>
          <w:kern w:val="2"/>
          <w:lang w:val="en-US" w:eastAsia="zh-CN"/>
        </w:rPr>
        <w:sym w:font="Symbol" w:char="F044"/>
      </w:r>
      <w:r>
        <w:rPr>
          <w:rFonts w:eastAsia="宋体"/>
          <w:kern w:val="2"/>
          <w:lang w:val="en-US" w:eastAsia="zh-CN"/>
        </w:rPr>
        <w:t xml:space="preserve">TIB,c and </w:t>
      </w:r>
      <w:r>
        <w:rPr>
          <w:rFonts w:eastAsia="宋体"/>
          <w:kern w:val="2"/>
          <w:lang w:val="en-US" w:eastAsia="zh-CN"/>
        </w:rPr>
        <w:sym w:font="Symbol" w:char="F044"/>
      </w:r>
      <w:r>
        <w:rPr>
          <w:rFonts w:eastAsia="宋体"/>
          <w:kern w:val="2"/>
          <w:lang w:val="en-US" w:eastAsia="zh-CN"/>
        </w:rPr>
        <w:t xml:space="preserve">RIB,c values </w:t>
      </w:r>
      <w:r>
        <w:rPr>
          <w:rFonts w:eastAsia="宋体" w:hint="eastAsia"/>
          <w:kern w:val="2"/>
          <w:lang w:val="en-US" w:eastAsia="zh-CN"/>
        </w:rPr>
        <w:t>have already been included in the TS38.101-1.</w:t>
      </w:r>
    </w:p>
    <w:p w14:paraId="4B53A7E5" w14:textId="1B2FF6AE" w:rsidR="00A3074B" w:rsidRPr="00AB6990" w:rsidRDefault="00A3074B" w:rsidP="00AB6990">
      <w:pPr>
        <w:pStyle w:val="31"/>
      </w:pPr>
      <w:bookmarkStart w:id="306" w:name="_Toc136288299"/>
      <w:r>
        <w:t>5.28.2</w:t>
      </w:r>
      <w:r>
        <w:tab/>
      </w:r>
      <w:r w:rsidRPr="00AB6990">
        <w:t>Specific for 2 bands UL CA</w:t>
      </w:r>
      <w:bookmarkEnd w:id="306"/>
    </w:p>
    <w:p w14:paraId="635CCD7D" w14:textId="0BCA9450" w:rsidR="00A3074B" w:rsidRDefault="00A3074B" w:rsidP="00A3074B">
      <w:pPr>
        <w:pStyle w:val="41"/>
        <w:numPr>
          <w:ilvl w:val="3"/>
          <w:numId w:val="0"/>
        </w:numPr>
        <w:rPr>
          <w:rFonts w:cs="Arial"/>
          <w:lang w:eastAsia="zh-CN"/>
        </w:rPr>
      </w:pPr>
      <w:bookmarkStart w:id="307" w:name="_Toc109046459"/>
      <w:bookmarkStart w:id="308" w:name="_Toc136288300"/>
      <w:r>
        <w:t>5.28.2.1</w:t>
      </w:r>
      <w:r>
        <w:tab/>
      </w:r>
      <w:r>
        <w:rPr>
          <w:rFonts w:cs="Arial"/>
          <w:lang w:eastAsia="zh-CN"/>
        </w:rPr>
        <w:t>UE co-existence studies</w:t>
      </w:r>
      <w:bookmarkEnd w:id="307"/>
      <w:bookmarkEnd w:id="308"/>
    </w:p>
    <w:p w14:paraId="7A441151" w14:textId="77777777" w:rsidR="00A3074B" w:rsidRDefault="00A3074B" w:rsidP="00A3074B">
      <w:pPr>
        <w:pStyle w:val="EditorsNote"/>
        <w:keepLines w:val="0"/>
        <w:widowControl w:val="0"/>
        <w:overflowPunct w:val="0"/>
        <w:autoSpaceDE w:val="0"/>
        <w:autoSpaceDN w:val="0"/>
        <w:adjustRightInd w:val="0"/>
        <w:ind w:left="0" w:firstLine="0"/>
        <w:textAlignment w:val="baseline"/>
        <w:rPr>
          <w:color w:val="auto"/>
          <w:lang w:val="en-US" w:eastAsia="zh-CN"/>
        </w:rPr>
      </w:pPr>
      <w:r>
        <w:rPr>
          <w:color w:val="auto"/>
          <w:lang w:eastAsia="zh-CN"/>
        </w:rPr>
        <w:t>Due to synchronization between band n39 and n41, so there</w:t>
      </w:r>
      <w:r>
        <w:rPr>
          <w:rFonts w:hint="eastAsia"/>
          <w:color w:val="auto"/>
          <w:lang w:val="en-US" w:eastAsia="zh-CN"/>
        </w:rPr>
        <w:t xml:space="preserve"> are no IMD issues for n41caused by n39-n79, or n39 caused by n41-n79. </w:t>
      </w:r>
    </w:p>
    <w:p w14:paraId="2059599F" w14:textId="77777777" w:rsidR="00A3074B" w:rsidRDefault="00A3074B" w:rsidP="00A3074B">
      <w:pPr>
        <w:pStyle w:val="EditorsNote"/>
        <w:keepLines w:val="0"/>
        <w:widowControl w:val="0"/>
        <w:overflowPunct w:val="0"/>
        <w:autoSpaceDE w:val="0"/>
        <w:autoSpaceDN w:val="0"/>
        <w:adjustRightInd w:val="0"/>
        <w:ind w:left="0" w:firstLine="0"/>
        <w:textAlignment w:val="baseline"/>
        <w:rPr>
          <w:color w:val="auto"/>
          <w:lang w:val="en-US" w:eastAsia="zh-CN"/>
        </w:rPr>
      </w:pPr>
      <w:r>
        <w:rPr>
          <w:rFonts w:hint="eastAsia"/>
          <w:color w:val="auto"/>
          <w:lang w:val="en-US" w:eastAsia="zh-CN"/>
        </w:rPr>
        <w:t xml:space="preserve">However, </w:t>
      </w:r>
      <w:r>
        <w:rPr>
          <w:color w:val="auto"/>
          <w:lang w:eastAsia="zh-CN"/>
        </w:rPr>
        <w:t xml:space="preserve"> </w:t>
      </w:r>
      <w:r>
        <w:rPr>
          <w:rFonts w:hint="eastAsia"/>
          <w:color w:val="auto"/>
          <w:lang w:val="en-US" w:eastAsia="zh-CN"/>
        </w:rPr>
        <w:t>a</w:t>
      </w:r>
      <w:r>
        <w:rPr>
          <w:color w:val="auto"/>
          <w:lang w:eastAsia="zh-CN"/>
        </w:rPr>
        <w:t>synchronization between band n39 and n</w:t>
      </w:r>
      <w:r>
        <w:rPr>
          <w:rFonts w:hint="eastAsia"/>
          <w:color w:val="auto"/>
          <w:lang w:val="en-US" w:eastAsia="zh-CN"/>
        </w:rPr>
        <w:t>79 or n41 and n79, in terms of the co-existence studies of CA_n39-</w:t>
      </w:r>
      <w:r>
        <w:rPr>
          <w:rFonts w:hint="eastAsia"/>
          <w:color w:val="auto"/>
          <w:lang w:val="en-US" w:eastAsia="zh-CN"/>
        </w:rPr>
        <w:lastRenderedPageBreak/>
        <w:t xml:space="preserve">n41, </w:t>
      </w:r>
      <w:r>
        <w:rPr>
          <w:color w:val="auto"/>
          <w:lang w:val="en-US" w:eastAsia="zh-CN"/>
        </w:rPr>
        <w:t>it can be observed:</w:t>
      </w:r>
    </w:p>
    <w:p w14:paraId="1ECFF2B8" w14:textId="77777777" w:rsidR="00A3074B" w:rsidRDefault="00A3074B" w:rsidP="00A3074B">
      <w:pPr>
        <w:pStyle w:val="EditorsNote"/>
        <w:keepLines w:val="0"/>
        <w:widowControl w:val="0"/>
        <w:overflowPunct w:val="0"/>
        <w:autoSpaceDE w:val="0"/>
        <w:autoSpaceDN w:val="0"/>
        <w:adjustRightInd w:val="0"/>
        <w:ind w:left="0" w:firstLine="284"/>
        <w:textAlignment w:val="baseline"/>
        <w:rPr>
          <w:color w:val="auto"/>
          <w:lang w:val="en-US" w:eastAsia="zh-CN"/>
        </w:rPr>
      </w:pPr>
      <w:r>
        <w:rPr>
          <w:color w:val="auto"/>
          <w:lang w:val="en-US" w:eastAsia="zh-CN"/>
        </w:rPr>
        <w:t>IMD2 caused by</w:t>
      </w:r>
      <w:r>
        <w:rPr>
          <w:rFonts w:hint="eastAsia"/>
          <w:color w:val="auto"/>
          <w:lang w:val="en-US" w:eastAsia="zh-CN"/>
        </w:rPr>
        <w:t xml:space="preserve"> 2UL </w:t>
      </w:r>
      <w:r>
        <w:rPr>
          <w:color w:val="auto"/>
          <w:lang w:val="en-US" w:eastAsia="zh-CN"/>
        </w:rPr>
        <w:t xml:space="preserve"> n3</w:t>
      </w:r>
      <w:r>
        <w:rPr>
          <w:rFonts w:hint="eastAsia"/>
          <w:color w:val="auto"/>
          <w:lang w:val="en-US" w:eastAsia="zh-CN"/>
        </w:rPr>
        <w:t>9</w:t>
      </w:r>
      <w:r>
        <w:rPr>
          <w:color w:val="auto"/>
          <w:lang w:val="en-US" w:eastAsia="zh-CN"/>
        </w:rPr>
        <w:t>+n</w:t>
      </w:r>
      <w:r>
        <w:rPr>
          <w:rFonts w:hint="eastAsia"/>
          <w:color w:val="auto"/>
          <w:lang w:val="en-US" w:eastAsia="zh-CN"/>
        </w:rPr>
        <w:t>41</w:t>
      </w:r>
      <w:r>
        <w:rPr>
          <w:color w:val="auto"/>
          <w:lang w:val="en-US" w:eastAsia="zh-CN"/>
        </w:rPr>
        <w:t xml:space="preserve"> may fall into the its own band n</w:t>
      </w:r>
      <w:r>
        <w:rPr>
          <w:rFonts w:hint="eastAsia"/>
          <w:color w:val="auto"/>
          <w:lang w:val="en-US" w:eastAsia="zh-CN"/>
        </w:rPr>
        <w:t>79</w:t>
      </w:r>
      <w:r>
        <w:rPr>
          <w:color w:val="auto"/>
          <w:lang w:val="en-US" w:eastAsia="zh-CN"/>
        </w:rPr>
        <w:t xml:space="preserve"> Rx</w:t>
      </w:r>
      <w:r>
        <w:rPr>
          <w:rFonts w:hint="eastAsia"/>
          <w:color w:val="auto"/>
          <w:lang w:val="en-US" w:eastAsia="zh-CN"/>
        </w:rPr>
        <w:t xml:space="preserve"> (4376MHz~4610MHz)</w:t>
      </w:r>
    </w:p>
    <w:p w14:paraId="2A9F3B09" w14:textId="6A0C8407" w:rsidR="00A3074B" w:rsidRDefault="00A3074B" w:rsidP="00A3074B">
      <w:pPr>
        <w:pStyle w:val="41"/>
        <w:numPr>
          <w:ilvl w:val="3"/>
          <w:numId w:val="0"/>
        </w:numPr>
        <w:rPr>
          <w:rFonts w:cs="Arial"/>
          <w:lang w:eastAsia="zh-CN"/>
        </w:rPr>
      </w:pPr>
      <w:bookmarkStart w:id="309" w:name="_Toc109046460"/>
      <w:bookmarkStart w:id="310" w:name="_Toc136288301"/>
      <w:r>
        <w:t>5.28.2.2</w:t>
      </w:r>
      <w:r>
        <w:tab/>
      </w:r>
      <w:r>
        <w:rPr>
          <w:rFonts w:cs="Arial"/>
          <w:szCs w:val="22"/>
          <w:lang w:val="en-US" w:eastAsia="zh-CN"/>
        </w:rPr>
        <w:t>REFSENS requirements</w:t>
      </w:r>
      <w:bookmarkEnd w:id="309"/>
      <w:bookmarkEnd w:id="310"/>
    </w:p>
    <w:p w14:paraId="39A898F8" w14:textId="4DF83EF0" w:rsidR="00A3074B" w:rsidRDefault="00A3074B" w:rsidP="00A3074B">
      <w:pPr>
        <w:spacing w:after="120"/>
        <w:rPr>
          <w:rFonts w:ascii="Arial" w:eastAsia="宋体" w:hAnsi="Arial" w:cs="Arial"/>
          <w:kern w:val="2"/>
          <w:lang w:val="en-US" w:eastAsia="zh-CN"/>
        </w:rPr>
      </w:pPr>
      <w:r>
        <w:rPr>
          <w:rFonts w:eastAsia="宋体" w:hint="eastAsia"/>
          <w:kern w:val="2"/>
          <w:lang w:val="en-US" w:eastAsia="zh-CN"/>
        </w:rPr>
        <w:t>In terms of the co-existence studies, the impacted n79 Rx frequency range is from 4376MHz~4610MHz caused by 2UL n39 and n41. However, in China, the n79 frequency range is restricted to 4800-5000MHz. Therefore, considering this frequency range, n79 will not be impacted by IMD2 caused by 2UL n39 and n41. In the other words, there is no need to define the IMD2 MSD for CA n39A-n41A-n79. T</w:t>
      </w:r>
      <w:r>
        <w:rPr>
          <w:rFonts w:eastAsia="宋体"/>
          <w:kern w:val="2"/>
          <w:lang w:val="en-US" w:eastAsia="zh-CN"/>
        </w:rPr>
        <w:t>he MSD requirement are defined in table 5.28.2.2-1:</w:t>
      </w:r>
    </w:p>
    <w:p w14:paraId="14012DA0" w14:textId="1B5E239C" w:rsidR="00A3074B" w:rsidRDefault="00A3074B" w:rsidP="00A3074B">
      <w:pPr>
        <w:pStyle w:val="TH"/>
        <w:rPr>
          <w:lang w:eastAsia="zh-CN"/>
        </w:rPr>
      </w:pPr>
      <w:r>
        <w:rPr>
          <w:rFonts w:hint="eastAsia"/>
          <w:lang w:val="en-US" w:eastAsia="zh-CN"/>
        </w:rPr>
        <w:t>T</w:t>
      </w:r>
      <w:r>
        <w:rPr>
          <w:lang w:eastAsia="zh-CN"/>
        </w:rPr>
        <w:t xml:space="preserve">able </w:t>
      </w:r>
      <w:r>
        <w:rPr>
          <w:lang w:val="en-US" w:eastAsia="zh-CN"/>
        </w:rPr>
        <w:t>5.28.2.2-1</w:t>
      </w:r>
      <w:r>
        <w:rPr>
          <w:lang w:eastAsia="zh-CN"/>
        </w:rPr>
        <w:t xml:space="preserve">: </w:t>
      </w:r>
      <w:r>
        <w:rPr>
          <w:rFonts w:hint="eastAsia"/>
          <w:lang w:val="en-US" w:eastAsia="zh-CN"/>
        </w:rPr>
        <w:t>3</w:t>
      </w:r>
      <w:r>
        <w:rPr>
          <w:lang w:eastAsia="zh-CN"/>
        </w:rPr>
        <w:t>DL/2UL interband Reference sensitivity QPSK PREFSENS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A3074B" w14:paraId="5513488A" w14:textId="77777777" w:rsidTr="00DC70BA">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C400A33" w14:textId="77777777" w:rsidR="00A3074B" w:rsidRDefault="00A3074B" w:rsidP="00DC70BA">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FD40D6A" w14:textId="77777777" w:rsidR="00A3074B" w:rsidRDefault="00A3074B" w:rsidP="00DC70BA">
            <w:pPr>
              <w:pStyle w:val="TAH"/>
            </w:pPr>
            <w:r>
              <w:t>Source of IMD</w:t>
            </w:r>
          </w:p>
        </w:tc>
      </w:tr>
      <w:tr w:rsidR="00A3074B" w14:paraId="73EADD89" w14:textId="77777777" w:rsidTr="00DC70BA">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5FD2B657" w14:textId="77777777" w:rsidR="00A3074B" w:rsidRDefault="00A3074B" w:rsidP="00DC70BA">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1AA0A23" w14:textId="77777777" w:rsidR="00A3074B" w:rsidRDefault="00A3074B" w:rsidP="00DC70BA">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6353B515" w14:textId="77777777" w:rsidR="00A3074B" w:rsidRDefault="00A3074B" w:rsidP="00DC70BA">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1D56D4B3" w14:textId="77777777" w:rsidR="00A3074B" w:rsidRDefault="00A3074B" w:rsidP="00DC70BA">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272AAA59" w14:textId="77777777" w:rsidR="00A3074B" w:rsidRDefault="00A3074B" w:rsidP="00DC70BA">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2AD5F193" w14:textId="77777777" w:rsidR="00A3074B" w:rsidRDefault="00A3074B" w:rsidP="00DC70BA">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6CA154B0" w14:textId="77777777" w:rsidR="00A3074B" w:rsidRDefault="00A3074B" w:rsidP="00DC70BA">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043ADE4D" w14:textId="77777777" w:rsidR="00A3074B" w:rsidRDefault="00A3074B" w:rsidP="00DC70BA">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616ED4E9" w14:textId="77777777" w:rsidR="00A3074B" w:rsidRDefault="00A3074B" w:rsidP="00DC70BA">
            <w:pPr>
              <w:pStyle w:val="TAH"/>
            </w:pPr>
          </w:p>
        </w:tc>
      </w:tr>
      <w:tr w:rsidR="00A3074B" w14:paraId="1196D239" w14:textId="77777777" w:rsidTr="00DC70B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441CA62" w14:textId="77777777" w:rsidR="00A3074B" w:rsidRDefault="00A3074B" w:rsidP="00DC70BA">
            <w:pPr>
              <w:pStyle w:val="TAC"/>
              <w:rPr>
                <w:lang w:val="en-US" w:eastAsia="zh-CN"/>
              </w:rPr>
            </w:pPr>
            <w:r>
              <w:rPr>
                <w:lang w:eastAsia="zh-CN"/>
              </w:rPr>
              <w:t>CA_n</w:t>
            </w:r>
            <w:r>
              <w:rPr>
                <w:rFonts w:hint="eastAsia"/>
                <w:lang w:val="en-US" w:eastAsia="zh-CN"/>
              </w:rPr>
              <w:t>39</w:t>
            </w:r>
            <w:r>
              <w:rPr>
                <w:lang w:eastAsia="zh-CN"/>
              </w:rPr>
              <w:t>-n</w:t>
            </w:r>
            <w:r>
              <w:rPr>
                <w:rFonts w:hint="eastAsia"/>
                <w:lang w:val="en-US" w:eastAsia="zh-CN"/>
              </w:rPr>
              <w:t>41</w:t>
            </w:r>
            <w:r>
              <w:rPr>
                <w:lang w:eastAsia="zh-CN"/>
              </w:rPr>
              <w:t>-n</w:t>
            </w:r>
            <w:r>
              <w:rPr>
                <w:rFonts w:hint="eastAsia"/>
                <w:lang w:val="en-US" w:eastAsia="zh-CN"/>
              </w:rPr>
              <w:t>79</w:t>
            </w:r>
          </w:p>
        </w:tc>
        <w:tc>
          <w:tcPr>
            <w:tcW w:w="1146" w:type="dxa"/>
            <w:tcBorders>
              <w:top w:val="single" w:sz="4" w:space="0" w:color="auto"/>
              <w:left w:val="single" w:sz="4" w:space="0" w:color="auto"/>
              <w:right w:val="single" w:sz="4" w:space="0" w:color="auto"/>
            </w:tcBorders>
            <w:vAlign w:val="center"/>
          </w:tcPr>
          <w:p w14:paraId="3AFDBD96" w14:textId="77777777" w:rsidR="00A3074B" w:rsidRDefault="00A3074B" w:rsidP="00DC70BA">
            <w:pPr>
              <w:pStyle w:val="TAC"/>
              <w:rPr>
                <w:lang w:val="en-US" w:eastAsia="zh-CN"/>
              </w:rPr>
            </w:pPr>
            <w:r>
              <w:t>n</w:t>
            </w:r>
            <w:r>
              <w:rPr>
                <w:rFonts w:hint="eastAsia"/>
                <w:lang w:val="en-US" w:eastAsia="zh-CN"/>
              </w:rPr>
              <w:t>39</w:t>
            </w:r>
          </w:p>
        </w:tc>
        <w:tc>
          <w:tcPr>
            <w:tcW w:w="960" w:type="dxa"/>
            <w:tcBorders>
              <w:top w:val="single" w:sz="4" w:space="0" w:color="auto"/>
              <w:left w:val="single" w:sz="4" w:space="0" w:color="auto"/>
              <w:right w:val="single" w:sz="4" w:space="0" w:color="auto"/>
            </w:tcBorders>
          </w:tcPr>
          <w:p w14:paraId="335EEEDF" w14:textId="77777777" w:rsidR="00A3074B" w:rsidRDefault="00A3074B" w:rsidP="00DC70BA">
            <w:pPr>
              <w:pStyle w:val="TAC"/>
              <w:rPr>
                <w:lang w:val="en-US" w:eastAsia="zh-CN"/>
              </w:rPr>
            </w:pPr>
            <w:r>
              <w:rPr>
                <w:rFonts w:hint="eastAsia"/>
                <w:lang w:val="en-US" w:eastAsia="zh-CN"/>
              </w:rPr>
              <w:t>N/A</w:t>
            </w:r>
          </w:p>
        </w:tc>
        <w:tc>
          <w:tcPr>
            <w:tcW w:w="964" w:type="dxa"/>
            <w:tcBorders>
              <w:top w:val="single" w:sz="4" w:space="0" w:color="auto"/>
              <w:left w:val="single" w:sz="4" w:space="0" w:color="auto"/>
              <w:right w:val="single" w:sz="4" w:space="0" w:color="auto"/>
            </w:tcBorders>
          </w:tcPr>
          <w:p w14:paraId="5BFEB082" w14:textId="77777777" w:rsidR="00A3074B" w:rsidRDefault="00A3074B" w:rsidP="00DC70BA">
            <w:pPr>
              <w:pStyle w:val="TAC"/>
              <w:rPr>
                <w:lang w:val="en-US" w:eastAsia="zh-CN"/>
              </w:rPr>
            </w:pPr>
            <w:r>
              <w:rPr>
                <w:rFonts w:hint="eastAsia"/>
                <w:lang w:val="en-US" w:eastAsia="zh-CN"/>
              </w:rPr>
              <w:t>N/A</w:t>
            </w:r>
          </w:p>
        </w:tc>
        <w:tc>
          <w:tcPr>
            <w:tcW w:w="960" w:type="dxa"/>
            <w:tcBorders>
              <w:top w:val="single" w:sz="4" w:space="0" w:color="auto"/>
              <w:left w:val="single" w:sz="4" w:space="0" w:color="auto"/>
              <w:right w:val="single" w:sz="4" w:space="0" w:color="auto"/>
            </w:tcBorders>
          </w:tcPr>
          <w:p w14:paraId="54C660B7" w14:textId="77777777" w:rsidR="00A3074B" w:rsidRDefault="00A3074B" w:rsidP="00DC70BA">
            <w:pPr>
              <w:pStyle w:val="TAC"/>
              <w:rPr>
                <w:lang w:val="en-US" w:eastAsia="zh-CN"/>
              </w:rPr>
            </w:pPr>
            <w:r>
              <w:rPr>
                <w:rFonts w:hint="eastAsia"/>
                <w:lang w:val="en-US" w:eastAsia="zh-CN"/>
              </w:rPr>
              <w:t>N/A</w:t>
            </w:r>
          </w:p>
        </w:tc>
        <w:tc>
          <w:tcPr>
            <w:tcW w:w="960" w:type="dxa"/>
            <w:tcBorders>
              <w:top w:val="single" w:sz="4" w:space="0" w:color="auto"/>
              <w:left w:val="single" w:sz="4" w:space="0" w:color="auto"/>
              <w:right w:val="single" w:sz="4" w:space="0" w:color="auto"/>
            </w:tcBorders>
          </w:tcPr>
          <w:p w14:paraId="59791F20" w14:textId="77777777" w:rsidR="00A3074B" w:rsidRDefault="00A3074B" w:rsidP="00DC70BA">
            <w:pPr>
              <w:pStyle w:val="TAC"/>
              <w:rPr>
                <w:lang w:val="en-US" w:eastAsia="zh-CN"/>
              </w:rPr>
            </w:pPr>
            <w:r>
              <w:rPr>
                <w:rFonts w:hint="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16ABF5E1" w14:textId="77777777" w:rsidR="00A3074B" w:rsidRDefault="00A3074B" w:rsidP="00DC70BA">
            <w:pPr>
              <w:pStyle w:val="TAC"/>
              <w:rPr>
                <w:lang w:val="en-US" w:eastAsia="zh-CN"/>
              </w:rPr>
            </w:pPr>
            <w:r>
              <w:t>N/A</w:t>
            </w:r>
          </w:p>
        </w:tc>
        <w:tc>
          <w:tcPr>
            <w:tcW w:w="828" w:type="dxa"/>
            <w:tcBorders>
              <w:top w:val="single" w:sz="4" w:space="0" w:color="auto"/>
              <w:left w:val="single" w:sz="4" w:space="0" w:color="auto"/>
              <w:right w:val="single" w:sz="4" w:space="0" w:color="auto"/>
            </w:tcBorders>
            <w:vAlign w:val="center"/>
          </w:tcPr>
          <w:p w14:paraId="5E0477C0" w14:textId="77777777" w:rsidR="00A3074B" w:rsidRDefault="00A3074B" w:rsidP="00DC70BA">
            <w:pPr>
              <w:pStyle w:val="TAC"/>
              <w:rPr>
                <w:lang w:val="en-US" w:eastAsia="zh-CN"/>
              </w:rPr>
            </w:pPr>
            <w:r>
              <w:rPr>
                <w:rFonts w:hint="eastAsia"/>
                <w:lang w:val="en-US" w:eastAsia="zh-CN"/>
              </w:rPr>
              <w:t>T</w:t>
            </w:r>
            <w:r>
              <w:rPr>
                <w:lang w:eastAsia="zh-CN"/>
              </w:rPr>
              <w:t>DD</w:t>
            </w:r>
          </w:p>
        </w:tc>
        <w:tc>
          <w:tcPr>
            <w:tcW w:w="1057" w:type="dxa"/>
            <w:tcBorders>
              <w:top w:val="single" w:sz="4" w:space="0" w:color="auto"/>
              <w:left w:val="single" w:sz="4" w:space="0" w:color="auto"/>
              <w:right w:val="single" w:sz="4" w:space="0" w:color="auto"/>
            </w:tcBorders>
          </w:tcPr>
          <w:p w14:paraId="6C72F7BC" w14:textId="77777777" w:rsidR="00A3074B" w:rsidRDefault="00A3074B" w:rsidP="00DC70BA">
            <w:pPr>
              <w:pStyle w:val="TAC"/>
              <w:rPr>
                <w:lang w:val="en-US" w:eastAsia="zh-CN"/>
              </w:rPr>
            </w:pPr>
            <w:r>
              <w:t>N/A</w:t>
            </w:r>
          </w:p>
        </w:tc>
      </w:tr>
      <w:tr w:rsidR="00A3074B" w14:paraId="43CD6101" w14:textId="77777777" w:rsidTr="00DC70B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20B8FF9" w14:textId="77777777" w:rsidR="00A3074B" w:rsidRDefault="00A3074B" w:rsidP="00DC70B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09F374B" w14:textId="77777777" w:rsidR="00A3074B" w:rsidRDefault="00A3074B" w:rsidP="00DC70BA">
            <w:pPr>
              <w:pStyle w:val="TAC"/>
              <w:rPr>
                <w:lang w:val="en-US" w:eastAsia="zh-CN"/>
              </w:rPr>
            </w:pPr>
            <w:r>
              <w:rPr>
                <w:lang w:eastAsia="zh-CN"/>
              </w:rPr>
              <w:t>n</w:t>
            </w:r>
            <w:r>
              <w:rPr>
                <w:rFonts w:hint="eastAsia"/>
                <w:lang w:val="en-US" w:eastAsia="zh-CN"/>
              </w:rPr>
              <w:t>41</w:t>
            </w:r>
          </w:p>
        </w:tc>
        <w:tc>
          <w:tcPr>
            <w:tcW w:w="960" w:type="dxa"/>
            <w:tcBorders>
              <w:top w:val="single" w:sz="4" w:space="0" w:color="auto"/>
              <w:left w:val="single" w:sz="4" w:space="0" w:color="auto"/>
              <w:right w:val="single" w:sz="4" w:space="0" w:color="auto"/>
            </w:tcBorders>
          </w:tcPr>
          <w:p w14:paraId="27193168" w14:textId="77777777" w:rsidR="00A3074B" w:rsidRDefault="00A3074B" w:rsidP="00DC70BA">
            <w:pPr>
              <w:pStyle w:val="TAC"/>
              <w:rPr>
                <w:lang w:val="en-US" w:eastAsia="zh-CN"/>
              </w:rPr>
            </w:pPr>
            <w:r>
              <w:rPr>
                <w:rFonts w:hint="eastAsia"/>
                <w:lang w:val="en-US" w:eastAsia="zh-CN"/>
              </w:rPr>
              <w:t>N/A</w:t>
            </w:r>
          </w:p>
        </w:tc>
        <w:tc>
          <w:tcPr>
            <w:tcW w:w="964" w:type="dxa"/>
            <w:tcBorders>
              <w:top w:val="single" w:sz="4" w:space="0" w:color="auto"/>
              <w:left w:val="single" w:sz="4" w:space="0" w:color="auto"/>
              <w:right w:val="single" w:sz="4" w:space="0" w:color="auto"/>
            </w:tcBorders>
          </w:tcPr>
          <w:p w14:paraId="0C8931AF" w14:textId="77777777" w:rsidR="00A3074B" w:rsidRDefault="00A3074B" w:rsidP="00DC70BA">
            <w:pPr>
              <w:pStyle w:val="TAC"/>
              <w:rPr>
                <w:lang w:val="en-US" w:eastAsia="zh-CN"/>
              </w:rPr>
            </w:pPr>
            <w:r>
              <w:rPr>
                <w:rFonts w:hint="eastAsia"/>
                <w:lang w:val="en-US" w:eastAsia="zh-CN"/>
              </w:rPr>
              <w:t>N/A</w:t>
            </w:r>
          </w:p>
        </w:tc>
        <w:tc>
          <w:tcPr>
            <w:tcW w:w="960" w:type="dxa"/>
            <w:tcBorders>
              <w:top w:val="single" w:sz="4" w:space="0" w:color="auto"/>
              <w:left w:val="single" w:sz="4" w:space="0" w:color="auto"/>
              <w:right w:val="single" w:sz="4" w:space="0" w:color="auto"/>
            </w:tcBorders>
          </w:tcPr>
          <w:p w14:paraId="0643C452" w14:textId="77777777" w:rsidR="00A3074B" w:rsidRDefault="00A3074B" w:rsidP="00DC70BA">
            <w:pPr>
              <w:pStyle w:val="TAC"/>
              <w:rPr>
                <w:lang w:val="en-US" w:eastAsia="zh-CN"/>
              </w:rPr>
            </w:pPr>
            <w:r>
              <w:rPr>
                <w:rFonts w:hint="eastAsia"/>
                <w:lang w:val="en-US" w:eastAsia="zh-CN"/>
              </w:rPr>
              <w:t>N/A</w:t>
            </w:r>
          </w:p>
        </w:tc>
        <w:tc>
          <w:tcPr>
            <w:tcW w:w="960" w:type="dxa"/>
            <w:tcBorders>
              <w:top w:val="single" w:sz="4" w:space="0" w:color="auto"/>
              <w:left w:val="single" w:sz="4" w:space="0" w:color="auto"/>
              <w:right w:val="single" w:sz="4" w:space="0" w:color="auto"/>
            </w:tcBorders>
          </w:tcPr>
          <w:p w14:paraId="70CF24AD" w14:textId="77777777" w:rsidR="00A3074B" w:rsidRDefault="00A3074B" w:rsidP="00DC70BA">
            <w:pPr>
              <w:pStyle w:val="TAC"/>
              <w:rPr>
                <w:lang w:val="en-US" w:eastAsia="zh-CN"/>
              </w:rPr>
            </w:pPr>
            <w:r>
              <w:rPr>
                <w:rFonts w:hint="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55BEE51A" w14:textId="77777777" w:rsidR="00A3074B" w:rsidRDefault="00A3074B" w:rsidP="00DC70BA">
            <w:pPr>
              <w:pStyle w:val="TAC"/>
              <w:rPr>
                <w:lang w:val="en-US" w:eastAsia="zh-CN"/>
              </w:rPr>
            </w:pPr>
            <w:r>
              <w:t>N/A</w:t>
            </w:r>
          </w:p>
        </w:tc>
        <w:tc>
          <w:tcPr>
            <w:tcW w:w="828" w:type="dxa"/>
            <w:tcBorders>
              <w:top w:val="single" w:sz="4" w:space="0" w:color="auto"/>
              <w:left w:val="single" w:sz="4" w:space="0" w:color="auto"/>
              <w:right w:val="single" w:sz="4" w:space="0" w:color="auto"/>
            </w:tcBorders>
            <w:vAlign w:val="center"/>
          </w:tcPr>
          <w:p w14:paraId="1767F1C9" w14:textId="77777777" w:rsidR="00A3074B" w:rsidRDefault="00A3074B" w:rsidP="00DC70BA">
            <w:pPr>
              <w:pStyle w:val="TAC"/>
              <w:rPr>
                <w:lang w:val="en-US" w:eastAsia="zh-CN"/>
              </w:rPr>
            </w:pPr>
            <w:r>
              <w:rPr>
                <w:rFonts w:hint="eastAsia"/>
                <w:lang w:val="en-US" w:eastAsia="zh-CN"/>
              </w:rPr>
              <w:t>T</w:t>
            </w:r>
            <w:r>
              <w:rPr>
                <w:lang w:eastAsia="zh-CN"/>
              </w:rPr>
              <w:t>DD</w:t>
            </w:r>
          </w:p>
        </w:tc>
        <w:tc>
          <w:tcPr>
            <w:tcW w:w="1057" w:type="dxa"/>
            <w:tcBorders>
              <w:top w:val="single" w:sz="4" w:space="0" w:color="auto"/>
              <w:left w:val="single" w:sz="4" w:space="0" w:color="auto"/>
              <w:right w:val="single" w:sz="4" w:space="0" w:color="auto"/>
            </w:tcBorders>
          </w:tcPr>
          <w:p w14:paraId="09B36F9C" w14:textId="77777777" w:rsidR="00A3074B" w:rsidRDefault="00A3074B" w:rsidP="00DC70BA">
            <w:pPr>
              <w:pStyle w:val="TAC"/>
              <w:rPr>
                <w:lang w:val="en-US" w:eastAsia="zh-CN"/>
              </w:rPr>
            </w:pPr>
            <w:r>
              <w:t>N/A</w:t>
            </w:r>
          </w:p>
        </w:tc>
      </w:tr>
      <w:tr w:rsidR="00A3074B" w14:paraId="7EE928EA" w14:textId="77777777" w:rsidTr="00DC70B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90F3915" w14:textId="77777777" w:rsidR="00A3074B" w:rsidRDefault="00A3074B" w:rsidP="00DC70B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80DACAE" w14:textId="77777777" w:rsidR="00A3074B" w:rsidRDefault="00A3074B" w:rsidP="00DC70BA">
            <w:pPr>
              <w:pStyle w:val="TAC"/>
              <w:rPr>
                <w:lang w:val="en-US" w:eastAsia="zh-CN"/>
              </w:rPr>
            </w:pPr>
            <w:r>
              <w:t>n</w:t>
            </w:r>
            <w:r>
              <w:rPr>
                <w:rFonts w:hint="eastAsia"/>
                <w:lang w:val="en-US" w:eastAsia="zh-CN"/>
              </w:rPr>
              <w:t>79</w:t>
            </w:r>
          </w:p>
        </w:tc>
        <w:tc>
          <w:tcPr>
            <w:tcW w:w="960" w:type="dxa"/>
            <w:tcBorders>
              <w:top w:val="single" w:sz="4" w:space="0" w:color="auto"/>
              <w:left w:val="single" w:sz="4" w:space="0" w:color="auto"/>
              <w:right w:val="single" w:sz="4" w:space="0" w:color="auto"/>
            </w:tcBorders>
          </w:tcPr>
          <w:p w14:paraId="5FA63EB7" w14:textId="77777777" w:rsidR="00A3074B" w:rsidRDefault="00A3074B" w:rsidP="00DC70BA">
            <w:pPr>
              <w:pStyle w:val="TAC"/>
              <w:rPr>
                <w:lang w:val="en-US" w:eastAsia="zh-CN"/>
              </w:rPr>
            </w:pPr>
            <w:r>
              <w:rPr>
                <w:rFonts w:hint="eastAsia"/>
                <w:lang w:val="en-US" w:eastAsia="zh-CN"/>
              </w:rPr>
              <w:t>N/A</w:t>
            </w:r>
          </w:p>
        </w:tc>
        <w:tc>
          <w:tcPr>
            <w:tcW w:w="964" w:type="dxa"/>
            <w:tcBorders>
              <w:top w:val="single" w:sz="4" w:space="0" w:color="auto"/>
              <w:left w:val="single" w:sz="4" w:space="0" w:color="auto"/>
              <w:right w:val="single" w:sz="4" w:space="0" w:color="auto"/>
            </w:tcBorders>
          </w:tcPr>
          <w:p w14:paraId="07C0D278" w14:textId="77777777" w:rsidR="00A3074B" w:rsidRDefault="00A3074B" w:rsidP="00DC70BA">
            <w:pPr>
              <w:pStyle w:val="TAC"/>
              <w:rPr>
                <w:lang w:val="en-US" w:eastAsia="zh-CN"/>
              </w:rPr>
            </w:pPr>
            <w:r>
              <w:rPr>
                <w:rFonts w:hint="eastAsia"/>
                <w:lang w:val="en-US" w:eastAsia="zh-CN"/>
              </w:rPr>
              <w:t>N/A</w:t>
            </w:r>
          </w:p>
        </w:tc>
        <w:tc>
          <w:tcPr>
            <w:tcW w:w="960" w:type="dxa"/>
            <w:tcBorders>
              <w:top w:val="single" w:sz="4" w:space="0" w:color="auto"/>
              <w:left w:val="single" w:sz="4" w:space="0" w:color="auto"/>
              <w:right w:val="single" w:sz="4" w:space="0" w:color="auto"/>
            </w:tcBorders>
          </w:tcPr>
          <w:p w14:paraId="0B56ECDC" w14:textId="77777777" w:rsidR="00A3074B" w:rsidRDefault="00A3074B" w:rsidP="00DC70BA">
            <w:pPr>
              <w:pStyle w:val="TAC"/>
              <w:rPr>
                <w:lang w:val="en-US" w:eastAsia="zh-CN"/>
              </w:rPr>
            </w:pPr>
            <w:r>
              <w:rPr>
                <w:rFonts w:hint="eastAsia"/>
                <w:lang w:val="en-US" w:eastAsia="zh-CN"/>
              </w:rPr>
              <w:t>N/A</w:t>
            </w:r>
          </w:p>
        </w:tc>
        <w:tc>
          <w:tcPr>
            <w:tcW w:w="960" w:type="dxa"/>
            <w:tcBorders>
              <w:top w:val="single" w:sz="4" w:space="0" w:color="auto"/>
              <w:left w:val="single" w:sz="4" w:space="0" w:color="auto"/>
              <w:right w:val="single" w:sz="4" w:space="0" w:color="auto"/>
            </w:tcBorders>
          </w:tcPr>
          <w:p w14:paraId="20C96E4B" w14:textId="77777777" w:rsidR="00A3074B" w:rsidRDefault="00A3074B" w:rsidP="00DC70BA">
            <w:pPr>
              <w:pStyle w:val="TAC"/>
              <w:rPr>
                <w:lang w:val="en-US" w:eastAsia="zh-CN"/>
              </w:rPr>
            </w:pPr>
            <w:r>
              <w:rPr>
                <w:rFonts w:hint="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6A98F9D4" w14:textId="77777777" w:rsidR="00A3074B" w:rsidRDefault="00A3074B" w:rsidP="00DC70BA">
            <w:pPr>
              <w:pStyle w:val="TAC"/>
              <w:rPr>
                <w:lang w:val="en-US" w:eastAsia="zh-CN"/>
              </w:rPr>
            </w:pPr>
            <w:r>
              <w:rPr>
                <w:rFonts w:hint="eastAsia"/>
                <w:lang w:val="en-US" w:eastAsia="zh-CN"/>
              </w:rPr>
              <w:t>N/A</w:t>
            </w:r>
          </w:p>
        </w:tc>
        <w:tc>
          <w:tcPr>
            <w:tcW w:w="828" w:type="dxa"/>
            <w:tcBorders>
              <w:top w:val="single" w:sz="4" w:space="0" w:color="auto"/>
              <w:left w:val="single" w:sz="4" w:space="0" w:color="auto"/>
              <w:right w:val="single" w:sz="4" w:space="0" w:color="auto"/>
            </w:tcBorders>
            <w:vAlign w:val="center"/>
          </w:tcPr>
          <w:p w14:paraId="09B517E8" w14:textId="77777777" w:rsidR="00A3074B" w:rsidRDefault="00A3074B" w:rsidP="00DC70BA">
            <w:pPr>
              <w:pStyle w:val="TAC"/>
              <w:rPr>
                <w:lang w:val="en-US" w:eastAsia="zh-CN"/>
              </w:rPr>
            </w:pPr>
            <w:r>
              <w:rPr>
                <w:rFonts w:hint="eastAsia"/>
                <w:lang w:val="en-US" w:eastAsia="zh-CN"/>
              </w:rPr>
              <w:t>T</w:t>
            </w:r>
            <w:r>
              <w:rPr>
                <w:lang w:eastAsia="zh-CN"/>
              </w:rPr>
              <w:t>DD</w:t>
            </w:r>
          </w:p>
        </w:tc>
        <w:tc>
          <w:tcPr>
            <w:tcW w:w="1057" w:type="dxa"/>
            <w:tcBorders>
              <w:top w:val="single" w:sz="4" w:space="0" w:color="auto"/>
              <w:left w:val="single" w:sz="4" w:space="0" w:color="auto"/>
              <w:right w:val="single" w:sz="4" w:space="0" w:color="auto"/>
            </w:tcBorders>
          </w:tcPr>
          <w:p w14:paraId="0362C340" w14:textId="77777777" w:rsidR="00A3074B" w:rsidRDefault="00A3074B" w:rsidP="00DC70BA">
            <w:pPr>
              <w:pStyle w:val="TAC"/>
              <w:rPr>
                <w:rFonts w:eastAsia="宋体"/>
                <w:vertAlign w:val="superscript"/>
                <w:lang w:val="en-US" w:eastAsia="zh-CN"/>
              </w:rPr>
            </w:pPr>
            <w:r>
              <w:t>IMD</w:t>
            </w:r>
            <w:r>
              <w:rPr>
                <w:rFonts w:eastAsia="宋体" w:hint="eastAsia"/>
                <w:lang w:val="en-US" w:eastAsia="zh-CN"/>
              </w:rPr>
              <w:t>2</w:t>
            </w:r>
            <w:r>
              <w:rPr>
                <w:rFonts w:eastAsia="宋体" w:hint="eastAsia"/>
                <w:vertAlign w:val="superscript"/>
                <w:lang w:val="en-US" w:eastAsia="zh-CN"/>
              </w:rPr>
              <w:t>x</w:t>
            </w:r>
          </w:p>
        </w:tc>
      </w:tr>
      <w:tr w:rsidR="00A3074B" w14:paraId="3EF40F91" w14:textId="77777777" w:rsidTr="00DC70BA">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51D3A1D3" w14:textId="77777777" w:rsidR="00A3074B" w:rsidRDefault="00A3074B" w:rsidP="00DC70BA">
            <w:r>
              <w:rPr>
                <w:rFonts w:ascii="Arial" w:eastAsia="宋体" w:hAnsi="Arial" w:cs="Arial"/>
                <w:sz w:val="18"/>
                <w:szCs w:val="18"/>
                <w:lang w:val="en-US" w:eastAsia="zh-CN" w:bidi="ar"/>
              </w:rPr>
              <w:t>NOTE</w:t>
            </w:r>
            <w:r>
              <w:rPr>
                <w:rFonts w:ascii="Arial" w:eastAsia="宋体" w:hAnsi="Arial" w:cs="Arial" w:hint="eastAsia"/>
                <w:sz w:val="18"/>
                <w:szCs w:val="18"/>
                <w:lang w:val="en-US" w:eastAsia="zh-CN" w:bidi="ar"/>
              </w:rPr>
              <w:t xml:space="preserve"> x</w:t>
            </w:r>
            <w:r>
              <w:rPr>
                <w:rFonts w:ascii="Arial" w:eastAsia="宋体" w:hAnsi="Arial" w:cs="Arial"/>
                <w:sz w:val="18"/>
                <w:szCs w:val="18"/>
                <w:lang w:val="en-US" w:eastAsia="zh-CN" w:bidi="ar"/>
              </w:rPr>
              <w:t>: There is no IMD</w:t>
            </w:r>
            <w:r>
              <w:rPr>
                <w:rFonts w:ascii="Arial" w:eastAsia="宋体" w:hAnsi="Arial" w:cs="Arial" w:hint="eastAsia"/>
                <w:sz w:val="18"/>
                <w:szCs w:val="18"/>
                <w:lang w:val="en-US" w:eastAsia="zh-CN" w:bidi="ar"/>
              </w:rPr>
              <w:t>2</w:t>
            </w:r>
            <w:r>
              <w:rPr>
                <w:rFonts w:ascii="Arial" w:eastAsia="宋体" w:hAnsi="Arial" w:cs="Arial"/>
                <w:sz w:val="18"/>
                <w:szCs w:val="18"/>
                <w:lang w:val="en-US" w:eastAsia="zh-CN" w:bidi="ar"/>
              </w:rPr>
              <w:t xml:space="preserve"> product in band n</w:t>
            </w:r>
            <w:r>
              <w:rPr>
                <w:rFonts w:ascii="Arial" w:eastAsia="宋体" w:hAnsi="Arial" w:cs="Arial" w:hint="eastAsia"/>
                <w:sz w:val="18"/>
                <w:szCs w:val="18"/>
                <w:lang w:val="en-US" w:eastAsia="zh-CN" w:bidi="ar"/>
              </w:rPr>
              <w:t>79</w:t>
            </w:r>
            <w:r>
              <w:rPr>
                <w:rFonts w:ascii="Arial" w:eastAsia="宋体" w:hAnsi="Arial" w:cs="Arial"/>
                <w:sz w:val="18"/>
                <w:szCs w:val="18"/>
                <w:lang w:val="en-US" w:eastAsia="zh-CN" w:bidi="ar"/>
              </w:rPr>
              <w:t xml:space="preserve"> downlink for n7</w:t>
            </w:r>
            <w:r>
              <w:rPr>
                <w:rFonts w:ascii="Arial" w:eastAsia="宋体" w:hAnsi="Arial" w:cs="Arial" w:hint="eastAsia"/>
                <w:sz w:val="18"/>
                <w:szCs w:val="18"/>
                <w:lang w:val="en-US" w:eastAsia="zh-CN" w:bidi="ar"/>
              </w:rPr>
              <w:t>9</w:t>
            </w:r>
            <w:r>
              <w:rPr>
                <w:rFonts w:ascii="Arial" w:eastAsia="宋体" w:hAnsi="Arial" w:cs="Arial"/>
                <w:sz w:val="18"/>
                <w:szCs w:val="18"/>
                <w:lang w:val="en-US" w:eastAsia="zh-CN" w:bidi="ar"/>
              </w:rPr>
              <w:t xml:space="preserve"> operating in </w:t>
            </w:r>
            <w:r>
              <w:rPr>
                <w:rFonts w:ascii="Arial" w:eastAsia="宋体" w:hAnsi="Arial" w:cs="Arial" w:hint="eastAsia"/>
                <w:sz w:val="18"/>
                <w:szCs w:val="18"/>
                <w:lang w:val="en-US" w:eastAsia="zh-CN" w:bidi="ar"/>
              </w:rPr>
              <w:t>4800</w:t>
            </w:r>
            <w:r>
              <w:rPr>
                <w:rFonts w:ascii="Arial" w:eastAsia="宋体" w:hAnsi="Arial" w:cs="Arial"/>
                <w:sz w:val="18"/>
                <w:szCs w:val="18"/>
                <w:lang w:val="en-US" w:eastAsia="zh-CN" w:bidi="ar"/>
              </w:rPr>
              <w:t xml:space="preserve"> – </w:t>
            </w:r>
            <w:r>
              <w:rPr>
                <w:rFonts w:ascii="Arial" w:eastAsia="宋体" w:hAnsi="Arial" w:cs="Arial" w:hint="eastAsia"/>
                <w:sz w:val="18"/>
                <w:szCs w:val="18"/>
                <w:lang w:val="en-US" w:eastAsia="zh-CN" w:bidi="ar"/>
              </w:rPr>
              <w:t>500</w:t>
            </w:r>
            <w:r>
              <w:rPr>
                <w:rFonts w:ascii="Arial" w:eastAsia="宋体" w:hAnsi="Arial" w:cs="Arial"/>
                <w:sz w:val="18"/>
                <w:szCs w:val="18"/>
                <w:lang w:val="en-US" w:eastAsia="zh-CN" w:bidi="ar"/>
              </w:rPr>
              <w:t>0 MHz frequency range.</w:t>
            </w:r>
          </w:p>
        </w:tc>
      </w:tr>
    </w:tbl>
    <w:p w14:paraId="34060771" w14:textId="77777777" w:rsidR="00A3074B" w:rsidRDefault="00A3074B" w:rsidP="00A3074B">
      <w:pPr>
        <w:spacing w:after="120"/>
        <w:rPr>
          <w:rFonts w:ascii="Arial" w:eastAsia="宋体" w:hAnsi="Arial" w:cs="Arial"/>
          <w:kern w:val="2"/>
          <w:lang w:val="en-US" w:eastAsia="zh-CN"/>
        </w:rPr>
      </w:pPr>
    </w:p>
    <w:p w14:paraId="3A4B857E" w14:textId="697D5315" w:rsidR="0070324F" w:rsidRDefault="0070324F" w:rsidP="0070324F">
      <w:pPr>
        <w:pStyle w:val="21"/>
      </w:pPr>
      <w:bookmarkStart w:id="311" w:name="_Toc117458990"/>
      <w:bookmarkStart w:id="312" w:name="_Toc136288302"/>
      <w:r>
        <w:rPr>
          <w:rFonts w:hint="eastAsia"/>
        </w:rPr>
        <w:t>5.29</w:t>
      </w:r>
      <w:r w:rsidRPr="000469EC">
        <w:tab/>
      </w:r>
      <w:r>
        <w:rPr>
          <w:rFonts w:hint="eastAsia"/>
        </w:rPr>
        <w:t>CA_n</w:t>
      </w:r>
      <w:r>
        <w:t>1</w:t>
      </w:r>
      <w:r>
        <w:rPr>
          <w:rFonts w:hint="eastAsia"/>
        </w:rPr>
        <w:t>-n</w:t>
      </w:r>
      <w:r>
        <w:t>3</w:t>
      </w:r>
      <w:r>
        <w:rPr>
          <w:rFonts w:hint="eastAsia"/>
        </w:rPr>
        <w:t>-</w:t>
      </w:r>
      <w:bookmarkEnd w:id="311"/>
      <w:r>
        <w:rPr>
          <w:rFonts w:hint="eastAsia"/>
        </w:rPr>
        <w:t>n40</w:t>
      </w:r>
      <w:bookmarkEnd w:id="312"/>
    </w:p>
    <w:p w14:paraId="7E4D0019" w14:textId="1E0D6554" w:rsidR="0070324F" w:rsidRPr="00A20126" w:rsidRDefault="0070324F" w:rsidP="0070324F">
      <w:pPr>
        <w:pStyle w:val="31"/>
      </w:pPr>
      <w:bookmarkStart w:id="313" w:name="_Toc117458991"/>
      <w:bookmarkStart w:id="314" w:name="_Toc136288303"/>
      <w:r>
        <w:t>5.29.1</w:t>
      </w:r>
      <w:r>
        <w:tab/>
        <w:t>Common for 1 band UL and 2 bands UL CA</w:t>
      </w:r>
      <w:bookmarkEnd w:id="313"/>
      <w:bookmarkEnd w:id="314"/>
    </w:p>
    <w:p w14:paraId="6B09AA4D" w14:textId="61439D7D" w:rsidR="0070324F" w:rsidRDefault="0070324F" w:rsidP="0070324F">
      <w:pPr>
        <w:pStyle w:val="41"/>
      </w:pPr>
      <w:bookmarkStart w:id="315" w:name="_Toc117458992"/>
      <w:bookmarkStart w:id="316" w:name="_Toc136288304"/>
      <w:r>
        <w:rPr>
          <w:rFonts w:hint="eastAsia"/>
        </w:rPr>
        <w:t>5.29.1</w:t>
      </w:r>
      <w:r>
        <w:t>.1</w:t>
      </w:r>
      <w:r>
        <w:tab/>
        <w:t xml:space="preserve">Operating bands for </w:t>
      </w:r>
      <w:r>
        <w:rPr>
          <w:rFonts w:hint="eastAsia"/>
        </w:rPr>
        <w:t>CA</w:t>
      </w:r>
      <w:bookmarkEnd w:id="315"/>
      <w:bookmarkEnd w:id="316"/>
    </w:p>
    <w:p w14:paraId="6CD7497A" w14:textId="0AE2B5C4" w:rsidR="0070324F" w:rsidRPr="000469EC" w:rsidRDefault="0070324F" w:rsidP="0070324F">
      <w:pPr>
        <w:pStyle w:val="TH"/>
        <w:rPr>
          <w:rFonts w:cs="Arial"/>
        </w:rPr>
      </w:pPr>
      <w:r>
        <w:rPr>
          <w:rFonts w:cs="Arial"/>
        </w:rPr>
        <w:t>Table 5.29.1.1-1</w:t>
      </w:r>
      <w:r w:rsidRPr="000469EC">
        <w:rPr>
          <w:rFonts w:cs="Arial"/>
        </w:rPr>
        <w:t>: Inter-band CA operating bands involving FR1 (three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70324F" w14:paraId="06C7F14A" w14:textId="77777777" w:rsidTr="00DC70BA">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1A2AB0C1" w14:textId="77777777" w:rsidR="0070324F" w:rsidRDefault="0070324F" w:rsidP="00DC70BA">
            <w:pPr>
              <w:keepNext/>
              <w:keepLines/>
              <w:spacing w:after="0"/>
              <w:jc w:val="center"/>
              <w:rPr>
                <w:rFonts w:ascii="Arial" w:hAnsi="Arial"/>
                <w:b/>
                <w:color w:val="000000"/>
                <w:sz w:val="18"/>
              </w:rPr>
            </w:pPr>
            <w:bookmarkStart w:id="317" w:name="_Toc117458993"/>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72CB9116" w14:textId="77777777" w:rsidR="0070324F" w:rsidRDefault="0070324F" w:rsidP="00DC70BA">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689E2F2" w14:textId="77777777" w:rsidR="0070324F" w:rsidRDefault="0070324F" w:rsidP="00DC70BA">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2D40B65" w14:textId="77777777" w:rsidR="0070324F" w:rsidRDefault="0070324F" w:rsidP="00DC70BA">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4BC60558" w14:textId="77777777" w:rsidR="0070324F" w:rsidRDefault="0070324F" w:rsidP="00DC70BA">
            <w:pPr>
              <w:keepNext/>
              <w:keepLines/>
              <w:spacing w:after="0"/>
              <w:jc w:val="center"/>
              <w:rPr>
                <w:rFonts w:ascii="Arial" w:hAnsi="Arial"/>
                <w:b/>
                <w:color w:val="000000"/>
                <w:sz w:val="18"/>
              </w:rPr>
            </w:pPr>
            <w:r>
              <w:rPr>
                <w:rFonts w:ascii="Arial" w:hAnsi="Arial"/>
                <w:b/>
                <w:color w:val="000000"/>
                <w:sz w:val="18"/>
              </w:rPr>
              <w:t>Duplex Mode</w:t>
            </w:r>
          </w:p>
        </w:tc>
      </w:tr>
      <w:tr w:rsidR="0070324F" w14:paraId="14FBC4CD" w14:textId="77777777" w:rsidTr="00DC70BA">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806213" w14:textId="77777777" w:rsidR="0070324F" w:rsidRDefault="0070324F" w:rsidP="00DC70BA">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3F439A" w14:textId="77777777" w:rsidR="0070324F" w:rsidRDefault="0070324F" w:rsidP="00DC70BA">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511367A" w14:textId="77777777" w:rsidR="0070324F" w:rsidRDefault="0070324F" w:rsidP="00DC70BA">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00639D66" w14:textId="77777777" w:rsidR="0070324F" w:rsidRDefault="0070324F" w:rsidP="00DC70BA">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99F294" w14:textId="77777777" w:rsidR="0070324F" w:rsidRDefault="0070324F" w:rsidP="00DC70BA">
            <w:pPr>
              <w:spacing w:after="0"/>
              <w:rPr>
                <w:rFonts w:ascii="Arial" w:hAnsi="Arial"/>
                <w:b/>
                <w:color w:val="000000"/>
                <w:sz w:val="18"/>
              </w:rPr>
            </w:pPr>
          </w:p>
        </w:tc>
      </w:tr>
      <w:tr w:rsidR="0070324F" w14:paraId="7844A48B" w14:textId="77777777" w:rsidTr="00DC70BA">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B9B4B2" w14:textId="77777777" w:rsidR="0070324F" w:rsidRDefault="0070324F" w:rsidP="00DC70BA">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55DF28" w14:textId="77777777" w:rsidR="0070324F" w:rsidRDefault="0070324F" w:rsidP="00DC70BA">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6D5EAC20" w14:textId="77777777" w:rsidR="0070324F" w:rsidRDefault="0070324F" w:rsidP="00DC70BA">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63FE3EB9" w14:textId="77777777" w:rsidR="0070324F" w:rsidRDefault="0070324F" w:rsidP="00DC70BA">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B92171" w14:textId="77777777" w:rsidR="0070324F" w:rsidRDefault="0070324F" w:rsidP="00DC70BA">
            <w:pPr>
              <w:spacing w:after="0"/>
              <w:rPr>
                <w:rFonts w:ascii="Arial" w:hAnsi="Arial"/>
                <w:b/>
                <w:color w:val="000000"/>
                <w:sz w:val="18"/>
              </w:rPr>
            </w:pPr>
          </w:p>
        </w:tc>
      </w:tr>
      <w:tr w:rsidR="0070324F" w14:paraId="7D5696C4" w14:textId="77777777" w:rsidTr="00DC70BA">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7C69670C" w14:textId="77777777" w:rsidR="0070324F" w:rsidRPr="00050EB8" w:rsidRDefault="0070324F" w:rsidP="00DC70BA">
            <w:pPr>
              <w:keepNext/>
              <w:keepLines/>
              <w:spacing w:after="0"/>
              <w:jc w:val="center"/>
              <w:rPr>
                <w:rFonts w:ascii="Arial" w:hAnsi="Arial"/>
                <w:color w:val="000000"/>
                <w:sz w:val="18"/>
                <w:lang w:eastAsia="zh-CN"/>
              </w:rPr>
            </w:pPr>
            <w:r w:rsidRPr="009B4792">
              <w:rPr>
                <w:rFonts w:ascii="Arial" w:eastAsia="宋体" w:hAnsi="Arial"/>
                <w:color w:val="000000"/>
                <w:sz w:val="18"/>
                <w:lang w:eastAsia="zh-CN"/>
              </w:rPr>
              <w:t>CA_n1-n3-</w:t>
            </w:r>
            <w:r>
              <w:rPr>
                <w:rFonts w:ascii="Arial" w:eastAsia="宋体" w:hAnsi="Arial"/>
                <w:color w:val="000000"/>
                <w:sz w:val="18"/>
                <w:lang w:eastAsia="zh-CN"/>
              </w:rPr>
              <w:t>n40</w:t>
            </w:r>
          </w:p>
        </w:tc>
        <w:tc>
          <w:tcPr>
            <w:tcW w:w="1067" w:type="dxa"/>
            <w:tcBorders>
              <w:top w:val="single" w:sz="4" w:space="0" w:color="auto"/>
              <w:left w:val="single" w:sz="4" w:space="0" w:color="auto"/>
              <w:bottom w:val="single" w:sz="4" w:space="0" w:color="auto"/>
              <w:right w:val="single" w:sz="4" w:space="0" w:color="auto"/>
            </w:tcBorders>
            <w:vAlign w:val="center"/>
            <w:hideMark/>
          </w:tcPr>
          <w:p w14:paraId="72A32F9E" w14:textId="77777777" w:rsidR="0070324F" w:rsidRPr="00050EB8" w:rsidRDefault="0070324F" w:rsidP="00DC70BA">
            <w:pPr>
              <w:keepNext/>
              <w:keepLines/>
              <w:spacing w:after="0"/>
              <w:jc w:val="center"/>
              <w:rPr>
                <w:rFonts w:ascii="Arial" w:hAnsi="Arial"/>
                <w:color w:val="000000"/>
                <w:sz w:val="18"/>
              </w:rPr>
            </w:pPr>
            <w:r>
              <w:rPr>
                <w:rFonts w:ascii="Arial" w:hAnsi="Arial"/>
                <w:color w:val="000000"/>
                <w:sz w:val="18"/>
              </w:rPr>
              <w:t>n1</w:t>
            </w:r>
          </w:p>
        </w:tc>
        <w:tc>
          <w:tcPr>
            <w:tcW w:w="1212" w:type="dxa"/>
            <w:tcBorders>
              <w:top w:val="single" w:sz="4" w:space="0" w:color="auto"/>
              <w:left w:val="single" w:sz="4" w:space="0" w:color="auto"/>
              <w:bottom w:val="single" w:sz="4" w:space="0" w:color="auto"/>
              <w:right w:val="single" w:sz="4" w:space="0" w:color="auto"/>
            </w:tcBorders>
            <w:hideMark/>
          </w:tcPr>
          <w:p w14:paraId="7966AEC4" w14:textId="77777777" w:rsidR="0070324F" w:rsidRPr="00050EB8" w:rsidRDefault="0070324F" w:rsidP="00DC70BA">
            <w:pPr>
              <w:keepNext/>
              <w:keepLines/>
              <w:spacing w:after="0"/>
              <w:jc w:val="right"/>
              <w:rPr>
                <w:rFonts w:ascii="Arial" w:hAnsi="Arial" w:cs="Arial"/>
                <w:color w:val="000000"/>
                <w:sz w:val="18"/>
                <w:lang w:eastAsia="zh-CN"/>
              </w:rPr>
            </w:pPr>
            <w:r>
              <w:rPr>
                <w:rFonts w:ascii="Arial" w:hAnsi="Arial" w:cs="Arial"/>
                <w:sz w:val="18"/>
                <w:lang w:val="en-US" w:eastAsia="zh-CN"/>
              </w:rPr>
              <w:t>1920 MHz</w:t>
            </w:r>
          </w:p>
        </w:tc>
        <w:tc>
          <w:tcPr>
            <w:tcW w:w="317" w:type="dxa"/>
            <w:tcBorders>
              <w:top w:val="single" w:sz="4" w:space="0" w:color="auto"/>
              <w:left w:val="single" w:sz="4" w:space="0" w:color="auto"/>
              <w:bottom w:val="single" w:sz="4" w:space="0" w:color="auto"/>
              <w:right w:val="single" w:sz="4" w:space="0" w:color="auto"/>
            </w:tcBorders>
            <w:hideMark/>
          </w:tcPr>
          <w:p w14:paraId="734B8478" w14:textId="77777777" w:rsidR="0070324F" w:rsidRDefault="0070324F"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3325E5C2" w14:textId="77777777" w:rsidR="0070324F" w:rsidRPr="00050EB8" w:rsidRDefault="0070324F" w:rsidP="00DC70BA">
            <w:pPr>
              <w:keepNext/>
              <w:keepLines/>
              <w:spacing w:after="0"/>
              <w:rPr>
                <w:rFonts w:ascii="Arial" w:hAnsi="Arial" w:cs="Arial"/>
                <w:color w:val="000000"/>
                <w:sz w:val="18"/>
                <w:lang w:eastAsia="zh-CN"/>
              </w:rPr>
            </w:pPr>
            <w:r>
              <w:rPr>
                <w:rFonts w:ascii="Arial" w:hAnsi="Arial" w:cs="Arial"/>
                <w:sz w:val="18"/>
                <w:lang w:val="en-US" w:eastAsia="zh-CN"/>
              </w:rPr>
              <w:t>1980 MHz</w:t>
            </w:r>
          </w:p>
        </w:tc>
        <w:tc>
          <w:tcPr>
            <w:tcW w:w="1210" w:type="dxa"/>
            <w:tcBorders>
              <w:top w:val="single" w:sz="4" w:space="0" w:color="auto"/>
              <w:left w:val="single" w:sz="4" w:space="0" w:color="auto"/>
              <w:bottom w:val="single" w:sz="4" w:space="0" w:color="auto"/>
              <w:right w:val="single" w:sz="4" w:space="0" w:color="auto"/>
            </w:tcBorders>
            <w:hideMark/>
          </w:tcPr>
          <w:p w14:paraId="4FEC082F" w14:textId="77777777" w:rsidR="0070324F" w:rsidRPr="00050EB8" w:rsidRDefault="0070324F" w:rsidP="00DC70BA">
            <w:pPr>
              <w:keepNext/>
              <w:keepLines/>
              <w:spacing w:after="0"/>
              <w:jc w:val="right"/>
              <w:rPr>
                <w:rFonts w:ascii="Arial" w:hAnsi="Arial" w:cs="Arial"/>
                <w:color w:val="000000"/>
                <w:sz w:val="18"/>
                <w:lang w:eastAsia="zh-CN"/>
              </w:rPr>
            </w:pPr>
            <w:r>
              <w:rPr>
                <w:rFonts w:ascii="Arial" w:hAnsi="Arial" w:cs="Arial"/>
                <w:sz w:val="18"/>
                <w:lang w:val="en-US"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14:paraId="2D02E292" w14:textId="77777777" w:rsidR="0070324F" w:rsidRDefault="0070324F"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62BAB94D" w14:textId="77777777" w:rsidR="0070324F" w:rsidRPr="00050EB8" w:rsidRDefault="0070324F" w:rsidP="00DC70BA">
            <w:pPr>
              <w:keepNext/>
              <w:keepLines/>
              <w:spacing w:after="0"/>
              <w:rPr>
                <w:rFonts w:ascii="Arial" w:hAnsi="Arial" w:cs="Arial"/>
                <w:color w:val="000000"/>
                <w:sz w:val="18"/>
                <w:lang w:eastAsia="zh-CN"/>
              </w:rPr>
            </w:pPr>
            <w:r>
              <w:rPr>
                <w:rFonts w:ascii="Arial" w:hAnsi="Arial" w:cs="Arial"/>
                <w:sz w:val="18"/>
                <w:lang w:val="en-US" w:eastAsia="zh-CN"/>
              </w:rPr>
              <w:t>2170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3063BD01" w14:textId="77777777" w:rsidR="0070324F" w:rsidRPr="00050EB8" w:rsidRDefault="0070324F" w:rsidP="00DC70BA">
            <w:pPr>
              <w:keepNext/>
              <w:keepLines/>
              <w:spacing w:after="0"/>
              <w:jc w:val="center"/>
              <w:rPr>
                <w:rFonts w:ascii="Arial" w:hAnsi="Arial"/>
                <w:color w:val="000000"/>
                <w:sz w:val="18"/>
                <w:lang w:eastAsia="zh-CN"/>
              </w:rPr>
            </w:pPr>
            <w:r>
              <w:rPr>
                <w:rFonts w:ascii="Arial" w:hAnsi="Arial" w:cs="Arial"/>
                <w:sz w:val="18"/>
                <w:lang w:eastAsia="ja-JP"/>
              </w:rPr>
              <w:t>FDD</w:t>
            </w:r>
          </w:p>
        </w:tc>
      </w:tr>
      <w:tr w:rsidR="0070324F" w14:paraId="4A633294" w14:textId="77777777" w:rsidTr="00DC70BA">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E2E160" w14:textId="77777777" w:rsidR="0070324F" w:rsidRPr="00050EB8" w:rsidRDefault="0070324F" w:rsidP="00DC70BA">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03ED099A" w14:textId="77777777" w:rsidR="0070324F" w:rsidRPr="00050EB8" w:rsidRDefault="0070324F" w:rsidP="00DC70BA">
            <w:pPr>
              <w:keepNext/>
              <w:keepLines/>
              <w:spacing w:after="0"/>
              <w:jc w:val="center"/>
              <w:rPr>
                <w:rFonts w:ascii="Arial" w:hAnsi="Arial"/>
                <w:color w:val="000000"/>
                <w:sz w:val="18"/>
              </w:rPr>
            </w:pPr>
            <w:r>
              <w:rPr>
                <w:rFonts w:ascii="Arial" w:hAnsi="Arial"/>
                <w:color w:val="000000"/>
                <w:sz w:val="18"/>
              </w:rPr>
              <w:t>n3</w:t>
            </w:r>
          </w:p>
        </w:tc>
        <w:tc>
          <w:tcPr>
            <w:tcW w:w="1212" w:type="dxa"/>
            <w:tcBorders>
              <w:top w:val="single" w:sz="4" w:space="0" w:color="auto"/>
              <w:left w:val="single" w:sz="4" w:space="0" w:color="auto"/>
              <w:bottom w:val="single" w:sz="4" w:space="0" w:color="auto"/>
              <w:right w:val="single" w:sz="4" w:space="0" w:color="auto"/>
            </w:tcBorders>
          </w:tcPr>
          <w:p w14:paraId="379617D0" w14:textId="77777777" w:rsidR="0070324F" w:rsidRPr="00050EB8" w:rsidRDefault="0070324F" w:rsidP="00DC70BA">
            <w:pPr>
              <w:keepNext/>
              <w:keepLines/>
              <w:spacing w:after="0"/>
              <w:jc w:val="right"/>
              <w:rPr>
                <w:rFonts w:ascii="Arial" w:hAnsi="Arial" w:cs="Arial"/>
                <w:color w:val="000000"/>
                <w:sz w:val="18"/>
                <w:lang w:eastAsia="zh-CN"/>
              </w:rPr>
            </w:pPr>
            <w:r>
              <w:rPr>
                <w:rFonts w:ascii="Arial" w:hAnsi="Arial" w:cs="Arial"/>
                <w:sz w:val="18"/>
                <w:lang w:val="en-US" w:eastAsia="zh-CN"/>
              </w:rPr>
              <w:t>1710 MHz</w:t>
            </w:r>
          </w:p>
        </w:tc>
        <w:tc>
          <w:tcPr>
            <w:tcW w:w="317" w:type="dxa"/>
            <w:tcBorders>
              <w:top w:val="single" w:sz="4" w:space="0" w:color="auto"/>
              <w:left w:val="single" w:sz="4" w:space="0" w:color="auto"/>
              <w:bottom w:val="single" w:sz="4" w:space="0" w:color="auto"/>
              <w:right w:val="single" w:sz="4" w:space="0" w:color="auto"/>
            </w:tcBorders>
          </w:tcPr>
          <w:p w14:paraId="141C4940" w14:textId="77777777" w:rsidR="0070324F" w:rsidRDefault="0070324F"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tcPr>
          <w:p w14:paraId="1C32E90E" w14:textId="77777777" w:rsidR="0070324F" w:rsidRPr="00050EB8" w:rsidRDefault="0070324F" w:rsidP="00DC70BA">
            <w:pPr>
              <w:keepNext/>
              <w:keepLines/>
              <w:spacing w:after="0"/>
              <w:rPr>
                <w:rFonts w:ascii="Arial" w:hAnsi="Arial" w:cs="Arial"/>
                <w:color w:val="000000"/>
                <w:sz w:val="18"/>
                <w:lang w:eastAsia="zh-CN"/>
              </w:rPr>
            </w:pPr>
            <w:r>
              <w:rPr>
                <w:rFonts w:ascii="Arial" w:hAnsi="Arial" w:cs="Arial"/>
                <w:sz w:val="18"/>
                <w:lang w:val="en-US" w:eastAsia="zh-CN"/>
              </w:rPr>
              <w:t>1785 MHz</w:t>
            </w:r>
          </w:p>
        </w:tc>
        <w:tc>
          <w:tcPr>
            <w:tcW w:w="1210" w:type="dxa"/>
            <w:tcBorders>
              <w:top w:val="single" w:sz="4" w:space="0" w:color="auto"/>
              <w:left w:val="single" w:sz="4" w:space="0" w:color="auto"/>
              <w:bottom w:val="single" w:sz="4" w:space="0" w:color="auto"/>
              <w:right w:val="single" w:sz="4" w:space="0" w:color="auto"/>
            </w:tcBorders>
          </w:tcPr>
          <w:p w14:paraId="68237887" w14:textId="77777777" w:rsidR="0070324F" w:rsidRPr="00050EB8" w:rsidRDefault="0070324F" w:rsidP="00DC70BA">
            <w:pPr>
              <w:keepNext/>
              <w:keepLines/>
              <w:spacing w:after="0"/>
              <w:jc w:val="right"/>
              <w:rPr>
                <w:rFonts w:ascii="Arial" w:hAnsi="Arial" w:cs="Arial"/>
                <w:color w:val="000000"/>
                <w:sz w:val="18"/>
                <w:lang w:eastAsia="zh-CN"/>
              </w:rPr>
            </w:pPr>
            <w:r>
              <w:rPr>
                <w:rFonts w:ascii="Arial" w:hAnsi="Arial" w:cs="Arial"/>
                <w:sz w:val="18"/>
                <w:lang w:val="en-US" w:eastAsia="zh-CN"/>
              </w:rPr>
              <w:t>1805 MHz</w:t>
            </w:r>
          </w:p>
        </w:tc>
        <w:tc>
          <w:tcPr>
            <w:tcW w:w="317" w:type="dxa"/>
            <w:tcBorders>
              <w:top w:val="single" w:sz="4" w:space="0" w:color="auto"/>
              <w:left w:val="single" w:sz="4" w:space="0" w:color="auto"/>
              <w:bottom w:val="single" w:sz="4" w:space="0" w:color="auto"/>
              <w:right w:val="single" w:sz="4" w:space="0" w:color="auto"/>
            </w:tcBorders>
          </w:tcPr>
          <w:p w14:paraId="33D3C6F5" w14:textId="77777777" w:rsidR="0070324F" w:rsidRDefault="0070324F" w:rsidP="00DC70BA">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5E847EC4" w14:textId="77777777" w:rsidR="0070324F" w:rsidRPr="00050EB8" w:rsidRDefault="0070324F" w:rsidP="00DC70BA">
            <w:pPr>
              <w:keepNext/>
              <w:keepLines/>
              <w:spacing w:after="0"/>
              <w:rPr>
                <w:rFonts w:ascii="Arial" w:hAnsi="Arial" w:cs="Arial"/>
                <w:color w:val="000000"/>
                <w:sz w:val="18"/>
                <w:lang w:eastAsia="zh-CN"/>
              </w:rPr>
            </w:pPr>
            <w:r>
              <w:rPr>
                <w:rFonts w:ascii="Arial" w:hAnsi="Arial" w:cs="Arial"/>
                <w:sz w:val="18"/>
                <w:lang w:val="en-US" w:eastAsia="zh-CN"/>
              </w:rPr>
              <w:t>1880 MHz</w:t>
            </w:r>
          </w:p>
        </w:tc>
        <w:tc>
          <w:tcPr>
            <w:tcW w:w="850" w:type="dxa"/>
            <w:tcBorders>
              <w:top w:val="single" w:sz="4" w:space="0" w:color="auto"/>
              <w:left w:val="single" w:sz="4" w:space="0" w:color="auto"/>
              <w:bottom w:val="single" w:sz="4" w:space="0" w:color="auto"/>
              <w:right w:val="single" w:sz="4" w:space="0" w:color="auto"/>
            </w:tcBorders>
            <w:vAlign w:val="center"/>
          </w:tcPr>
          <w:p w14:paraId="1C001646" w14:textId="77777777" w:rsidR="0070324F" w:rsidRPr="00050EB8" w:rsidRDefault="0070324F" w:rsidP="00DC70BA">
            <w:pPr>
              <w:keepNext/>
              <w:keepLines/>
              <w:spacing w:after="0"/>
              <w:jc w:val="center"/>
              <w:rPr>
                <w:rFonts w:ascii="Arial" w:hAnsi="Arial"/>
                <w:color w:val="000000"/>
                <w:sz w:val="18"/>
                <w:lang w:eastAsia="zh-CN"/>
              </w:rPr>
            </w:pPr>
            <w:r>
              <w:rPr>
                <w:rFonts w:ascii="Arial" w:hAnsi="Arial" w:cs="Arial"/>
                <w:sz w:val="18"/>
                <w:lang w:eastAsia="ja-JP"/>
              </w:rPr>
              <w:t>FDD</w:t>
            </w:r>
          </w:p>
        </w:tc>
      </w:tr>
      <w:tr w:rsidR="0070324F" w14:paraId="376BC95F" w14:textId="77777777" w:rsidTr="00DC70BA">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98259D" w14:textId="77777777" w:rsidR="0070324F" w:rsidRPr="00050EB8" w:rsidRDefault="0070324F" w:rsidP="00DC70BA">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9E7EDAD" w14:textId="77777777" w:rsidR="0070324F" w:rsidRPr="00050EB8" w:rsidRDefault="0070324F" w:rsidP="00DC70BA">
            <w:pPr>
              <w:keepNext/>
              <w:keepLines/>
              <w:spacing w:after="0"/>
              <w:jc w:val="center"/>
              <w:rPr>
                <w:rFonts w:ascii="Arial" w:hAnsi="Arial"/>
                <w:color w:val="000000"/>
                <w:sz w:val="18"/>
                <w:lang w:eastAsia="zh-CN"/>
              </w:rPr>
            </w:pPr>
            <w:r>
              <w:rPr>
                <w:rFonts w:ascii="Arial" w:eastAsia="宋体" w:hAnsi="Arial"/>
                <w:color w:val="000000"/>
                <w:sz w:val="18"/>
                <w:lang w:eastAsia="zh-CN"/>
              </w:rPr>
              <w:t>n40</w:t>
            </w:r>
          </w:p>
        </w:tc>
        <w:tc>
          <w:tcPr>
            <w:tcW w:w="1212" w:type="dxa"/>
            <w:tcBorders>
              <w:top w:val="single" w:sz="4" w:space="0" w:color="auto"/>
              <w:left w:val="single" w:sz="4" w:space="0" w:color="auto"/>
              <w:bottom w:val="single" w:sz="4" w:space="0" w:color="auto"/>
              <w:right w:val="single" w:sz="4" w:space="0" w:color="auto"/>
            </w:tcBorders>
            <w:vAlign w:val="center"/>
            <w:hideMark/>
          </w:tcPr>
          <w:p w14:paraId="7195C010" w14:textId="77777777" w:rsidR="0070324F" w:rsidRPr="00050EB8" w:rsidRDefault="0070324F" w:rsidP="00DC70BA">
            <w:pPr>
              <w:keepNext/>
              <w:keepLines/>
              <w:spacing w:after="0"/>
              <w:jc w:val="right"/>
              <w:rPr>
                <w:rFonts w:ascii="Arial" w:hAnsi="Arial" w:cs="Arial"/>
                <w:color w:val="000000"/>
                <w:sz w:val="18"/>
                <w:lang w:eastAsia="zh-CN"/>
              </w:rPr>
            </w:pPr>
            <w:r w:rsidRPr="004B5957">
              <w:rPr>
                <w:rFonts w:ascii="Arial" w:eastAsia="宋体" w:hAnsi="Arial" w:cs="Arial"/>
                <w:sz w:val="18"/>
                <w:lang w:eastAsia="zh-CN"/>
              </w:rPr>
              <w:t>2</w:t>
            </w:r>
            <w:r>
              <w:rPr>
                <w:rFonts w:ascii="Arial" w:eastAsia="宋体" w:hAnsi="Arial" w:cs="Arial"/>
                <w:sz w:val="18"/>
                <w:lang w:eastAsia="zh-CN"/>
              </w:rPr>
              <w:t>30</w:t>
            </w:r>
            <w:r w:rsidRPr="004B5957">
              <w:rPr>
                <w:rFonts w:ascii="Arial" w:eastAsia="宋体" w:hAnsi="Arial" w:cs="Arial"/>
                <w:sz w:val="18"/>
                <w:lang w:eastAsia="zh-CN"/>
              </w:rPr>
              <w:t>0</w:t>
            </w:r>
            <w:r>
              <w:rPr>
                <w:rFonts w:ascii="Arial" w:eastAsia="宋体" w:hAnsi="Arial" w:cs="Arial"/>
                <w:sz w:val="18"/>
                <w:lang w:eastAsia="zh-CN"/>
              </w:rPr>
              <w:t xml:space="preserve"> </w:t>
            </w:r>
            <w:r w:rsidRPr="004B5957">
              <w:rPr>
                <w:rFonts w:ascii="Arial" w:eastAsia="宋体" w:hAnsi="Arial" w:cs="Arial"/>
                <w:sz w:val="18"/>
                <w:lang w:eastAsia="zh-CN"/>
              </w:rPr>
              <w:t>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18F62B30" w14:textId="77777777" w:rsidR="0070324F" w:rsidRDefault="0070324F"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hideMark/>
          </w:tcPr>
          <w:p w14:paraId="36E39034" w14:textId="77777777" w:rsidR="0070324F" w:rsidRPr="00050EB8" w:rsidRDefault="0070324F" w:rsidP="00DC70BA">
            <w:pPr>
              <w:keepNext/>
              <w:keepLines/>
              <w:spacing w:after="0"/>
              <w:rPr>
                <w:rFonts w:ascii="Arial" w:hAnsi="Arial" w:cs="Arial"/>
                <w:color w:val="000000"/>
                <w:sz w:val="18"/>
                <w:lang w:eastAsia="zh-CN"/>
              </w:rPr>
            </w:pPr>
            <w:r w:rsidRPr="004B5957">
              <w:rPr>
                <w:rFonts w:ascii="Arial" w:eastAsia="宋体" w:hAnsi="Arial" w:cs="Arial"/>
                <w:sz w:val="18"/>
                <w:lang w:eastAsia="zh-CN"/>
              </w:rPr>
              <w:t>2</w:t>
            </w:r>
            <w:r>
              <w:rPr>
                <w:rFonts w:ascii="Arial" w:eastAsia="宋体" w:hAnsi="Arial" w:cs="Arial"/>
                <w:sz w:val="18"/>
                <w:lang w:eastAsia="zh-CN"/>
              </w:rPr>
              <w:t>40</w:t>
            </w:r>
            <w:r w:rsidRPr="004B5957">
              <w:rPr>
                <w:rFonts w:ascii="Arial" w:eastAsia="宋体" w:hAnsi="Arial" w:cs="Arial"/>
                <w:sz w:val="18"/>
                <w:lang w:eastAsia="zh-CN"/>
              </w:rPr>
              <w:t>0</w:t>
            </w:r>
            <w:r>
              <w:rPr>
                <w:rFonts w:ascii="Arial" w:eastAsia="宋体" w:hAnsi="Arial" w:cs="Arial"/>
                <w:sz w:val="18"/>
                <w:lang w:eastAsia="zh-CN"/>
              </w:rPr>
              <w:t xml:space="preserve"> </w:t>
            </w:r>
            <w:r w:rsidRPr="004B5957">
              <w:rPr>
                <w:rFonts w:ascii="Arial" w:eastAsia="宋体" w:hAnsi="Arial" w:cs="Arial"/>
                <w:sz w:val="18"/>
                <w:lang w:eastAsia="zh-CN"/>
              </w:rPr>
              <w:t>MHz</w:t>
            </w:r>
          </w:p>
        </w:tc>
        <w:tc>
          <w:tcPr>
            <w:tcW w:w="1210" w:type="dxa"/>
            <w:tcBorders>
              <w:top w:val="single" w:sz="4" w:space="0" w:color="auto"/>
              <w:left w:val="single" w:sz="4" w:space="0" w:color="auto"/>
              <w:bottom w:val="single" w:sz="4" w:space="0" w:color="auto"/>
              <w:right w:val="single" w:sz="4" w:space="0" w:color="auto"/>
            </w:tcBorders>
            <w:vAlign w:val="center"/>
            <w:hideMark/>
          </w:tcPr>
          <w:p w14:paraId="531FE478" w14:textId="77777777" w:rsidR="0070324F" w:rsidRPr="00050EB8" w:rsidRDefault="0070324F" w:rsidP="00DC70BA">
            <w:pPr>
              <w:keepNext/>
              <w:keepLines/>
              <w:spacing w:after="0"/>
              <w:jc w:val="right"/>
              <w:rPr>
                <w:rFonts w:ascii="Arial" w:hAnsi="Arial" w:cs="Arial"/>
                <w:color w:val="000000"/>
                <w:sz w:val="18"/>
                <w:lang w:eastAsia="zh-CN"/>
              </w:rPr>
            </w:pPr>
            <w:r w:rsidRPr="004B5957">
              <w:rPr>
                <w:rFonts w:ascii="Arial" w:eastAsia="宋体" w:hAnsi="Arial" w:cs="Arial"/>
                <w:sz w:val="18"/>
                <w:lang w:eastAsia="zh-CN"/>
              </w:rPr>
              <w:t>2</w:t>
            </w:r>
            <w:r>
              <w:rPr>
                <w:rFonts w:ascii="Arial" w:eastAsia="宋体" w:hAnsi="Arial" w:cs="Arial"/>
                <w:sz w:val="18"/>
                <w:lang w:eastAsia="zh-CN"/>
              </w:rPr>
              <w:t>30</w:t>
            </w:r>
            <w:r w:rsidRPr="004B5957">
              <w:rPr>
                <w:rFonts w:ascii="Arial" w:eastAsia="宋体" w:hAnsi="Arial" w:cs="Arial"/>
                <w:sz w:val="18"/>
                <w:lang w:eastAsia="zh-CN"/>
              </w:rPr>
              <w:t>0</w:t>
            </w:r>
            <w:r>
              <w:rPr>
                <w:rFonts w:ascii="Arial" w:eastAsia="宋体" w:hAnsi="Arial" w:cs="Arial"/>
                <w:sz w:val="18"/>
                <w:lang w:eastAsia="zh-CN"/>
              </w:rPr>
              <w:t xml:space="preserve"> </w:t>
            </w:r>
            <w:r w:rsidRPr="004B5957">
              <w:rPr>
                <w:rFonts w:ascii="Arial" w:eastAsia="宋体" w:hAnsi="Arial" w:cs="Arial"/>
                <w:sz w:val="18"/>
                <w:lang w:eastAsia="zh-CN"/>
              </w:rPr>
              <w:t>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098CB7AC" w14:textId="77777777" w:rsidR="0070324F" w:rsidRDefault="0070324F"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hideMark/>
          </w:tcPr>
          <w:p w14:paraId="766F006C" w14:textId="77777777" w:rsidR="0070324F" w:rsidRPr="00050EB8" w:rsidRDefault="0070324F" w:rsidP="00DC70BA">
            <w:pPr>
              <w:keepNext/>
              <w:keepLines/>
              <w:spacing w:after="0"/>
              <w:rPr>
                <w:rFonts w:ascii="Arial" w:hAnsi="Arial" w:cs="Arial"/>
                <w:color w:val="000000"/>
                <w:sz w:val="18"/>
                <w:lang w:eastAsia="zh-CN"/>
              </w:rPr>
            </w:pPr>
            <w:r w:rsidRPr="004B5957">
              <w:rPr>
                <w:rFonts w:ascii="Arial" w:eastAsia="宋体" w:hAnsi="Arial" w:cs="Arial"/>
                <w:sz w:val="18"/>
                <w:lang w:eastAsia="zh-CN"/>
              </w:rPr>
              <w:t>2</w:t>
            </w:r>
            <w:r>
              <w:rPr>
                <w:rFonts w:ascii="Arial" w:eastAsia="宋体" w:hAnsi="Arial" w:cs="Arial"/>
                <w:sz w:val="18"/>
                <w:lang w:eastAsia="zh-CN"/>
              </w:rPr>
              <w:t>40</w:t>
            </w:r>
            <w:r w:rsidRPr="004B5957">
              <w:rPr>
                <w:rFonts w:ascii="Arial" w:eastAsia="宋体" w:hAnsi="Arial" w:cs="Arial"/>
                <w:sz w:val="18"/>
                <w:lang w:eastAsia="zh-CN"/>
              </w:rPr>
              <w:t>0</w:t>
            </w:r>
            <w:r>
              <w:rPr>
                <w:rFonts w:ascii="Arial" w:eastAsia="宋体" w:hAnsi="Arial" w:cs="Arial"/>
                <w:sz w:val="18"/>
                <w:lang w:eastAsia="zh-CN"/>
              </w:rPr>
              <w:t xml:space="preserve"> </w:t>
            </w:r>
            <w:r w:rsidRPr="004B5957">
              <w:rPr>
                <w:rFonts w:ascii="Arial" w:eastAsia="宋体" w:hAnsi="Arial" w:cs="Arial"/>
                <w:sz w:val="18"/>
                <w:lang w:eastAsia="zh-CN"/>
              </w:rPr>
              <w:t>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B701F41" w14:textId="77777777" w:rsidR="0070324F" w:rsidRPr="00050EB8" w:rsidRDefault="0070324F" w:rsidP="00DC70BA">
            <w:pPr>
              <w:keepNext/>
              <w:keepLines/>
              <w:spacing w:after="0"/>
              <w:jc w:val="center"/>
              <w:rPr>
                <w:rFonts w:ascii="Arial" w:hAnsi="Arial" w:cs="Arial"/>
                <w:color w:val="000000"/>
                <w:sz w:val="18"/>
                <w:szCs w:val="18"/>
                <w:lang w:eastAsia="zh-CN"/>
              </w:rPr>
            </w:pPr>
            <w:r>
              <w:rPr>
                <w:rFonts w:ascii="Arial" w:hAnsi="Arial" w:cs="Arial"/>
                <w:sz w:val="18"/>
                <w:lang w:eastAsia="ja-JP"/>
              </w:rPr>
              <w:t>TDD</w:t>
            </w:r>
          </w:p>
        </w:tc>
      </w:tr>
    </w:tbl>
    <w:p w14:paraId="3D19034D" w14:textId="77777777" w:rsidR="0070324F" w:rsidRDefault="0070324F" w:rsidP="0070324F">
      <w:pPr>
        <w:rPr>
          <w:lang w:eastAsia="ko-KR"/>
        </w:rPr>
      </w:pPr>
    </w:p>
    <w:p w14:paraId="03A066E2" w14:textId="41C8D148" w:rsidR="0070324F" w:rsidRDefault="0070324F" w:rsidP="0070324F">
      <w:pPr>
        <w:pStyle w:val="41"/>
      </w:pPr>
      <w:bookmarkStart w:id="318" w:name="_Toc136288305"/>
      <w:r>
        <w:rPr>
          <w:rFonts w:hint="eastAsia"/>
        </w:rPr>
        <w:t>5.29.</w:t>
      </w:r>
      <w:r>
        <w:t>1.2</w:t>
      </w:r>
      <w:r>
        <w:tab/>
        <w:t xml:space="preserve">Channel bandwidths per operating band for </w:t>
      </w:r>
      <w:r>
        <w:rPr>
          <w:rFonts w:hint="eastAsia"/>
        </w:rPr>
        <w:t>CA</w:t>
      </w:r>
      <w:bookmarkEnd w:id="317"/>
      <w:bookmarkEnd w:id="318"/>
    </w:p>
    <w:p w14:paraId="3B97B1A3" w14:textId="581AC54C" w:rsidR="0070324F" w:rsidRDefault="0070324F" w:rsidP="0070324F">
      <w:pPr>
        <w:pStyle w:val="TH"/>
        <w:rPr>
          <w:rFonts w:cs="Arial"/>
        </w:rPr>
      </w:pPr>
      <w:r>
        <w:rPr>
          <w:rFonts w:cs="Arial"/>
        </w:rPr>
        <w:t>Table 5.29.1.2-1: Supported bandwidths per CA band combination of band n1+n3+n40</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70324F" w14:paraId="65B6C2EC" w14:textId="77777777" w:rsidTr="00DC70BA">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45868345" w14:textId="77777777" w:rsidR="0070324F" w:rsidRDefault="0070324F" w:rsidP="00DC70BA">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5466CBBA" w14:textId="77777777" w:rsidR="0070324F" w:rsidRDefault="0070324F" w:rsidP="00DC70BA">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06A27A5C" w14:textId="77777777" w:rsidR="0070324F" w:rsidRDefault="0070324F" w:rsidP="00DC70BA">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23CE275" w14:textId="77777777" w:rsidR="0070324F" w:rsidRDefault="0070324F" w:rsidP="00DC70BA">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14C85D7A" w14:textId="77777777" w:rsidR="0070324F" w:rsidRDefault="0070324F" w:rsidP="00DC70BA">
            <w:pPr>
              <w:pStyle w:val="TAH"/>
              <w:overflowPunct w:val="0"/>
              <w:autoSpaceDE w:val="0"/>
              <w:autoSpaceDN w:val="0"/>
              <w:adjustRightInd w:val="0"/>
              <w:rPr>
                <w:lang w:eastAsia="zh-CN"/>
              </w:rPr>
            </w:pPr>
            <w:r>
              <w:t>Bandwidth combination set</w:t>
            </w:r>
          </w:p>
        </w:tc>
      </w:tr>
      <w:tr w:rsidR="0070324F" w14:paraId="59E237C6" w14:textId="77777777" w:rsidTr="00DC70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60BB04" w14:textId="77777777" w:rsidR="0070324F" w:rsidRDefault="0070324F" w:rsidP="00DC70BA">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w:t>
            </w:r>
            <w:r>
              <w:rPr>
                <w:lang w:eastAsia="zh-CN"/>
              </w:rPr>
              <w:t>1</w:t>
            </w:r>
            <w:r>
              <w:rPr>
                <w:lang w:val="sv-SE"/>
              </w:rPr>
              <w:t>A-</w:t>
            </w:r>
            <w:r>
              <w:rPr>
                <w:rFonts w:hint="eastAsia"/>
                <w:lang w:eastAsia="zh-CN"/>
              </w:rPr>
              <w:t>n</w:t>
            </w:r>
            <w:r>
              <w:rPr>
                <w:lang w:eastAsia="zh-CN"/>
              </w:rPr>
              <w:t>3</w:t>
            </w:r>
            <w:r>
              <w:rPr>
                <w:lang w:val="sv-SE"/>
              </w:rPr>
              <w:t>A</w:t>
            </w:r>
            <w:r>
              <w:rPr>
                <w:rFonts w:eastAsia="宋体" w:hint="eastAsia"/>
                <w:lang w:eastAsia="zh-CN"/>
              </w:rPr>
              <w:t>-n40A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F355C8" w14:textId="77777777" w:rsidR="0070324F" w:rsidRDefault="0070324F" w:rsidP="00DC70BA">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w:t>
            </w:r>
            <w:r>
              <w:rPr>
                <w:lang w:eastAsia="zh-CN"/>
              </w:rPr>
              <w:t>1</w:t>
            </w:r>
            <w:r w:rsidRPr="0088126C">
              <w:rPr>
                <w:lang w:val="en-US"/>
              </w:rPr>
              <w:t>A-</w:t>
            </w:r>
            <w:r>
              <w:rPr>
                <w:rFonts w:hint="eastAsia"/>
                <w:lang w:eastAsia="zh-CN"/>
              </w:rPr>
              <w:t>n</w:t>
            </w:r>
            <w:r>
              <w:rPr>
                <w:lang w:eastAsia="zh-CN"/>
              </w:rPr>
              <w:t>3</w:t>
            </w:r>
            <w:r w:rsidRPr="0088126C">
              <w:rPr>
                <w:lang w:val="en-US"/>
              </w:rPr>
              <w:t>A</w:t>
            </w:r>
          </w:p>
          <w:p w14:paraId="0E2E9E85" w14:textId="77777777" w:rsidR="0070324F" w:rsidRDefault="0070324F" w:rsidP="00DC70BA">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w:t>
            </w:r>
            <w:r>
              <w:rPr>
                <w:lang w:eastAsia="zh-CN"/>
              </w:rPr>
              <w:t>1</w:t>
            </w:r>
            <w:r w:rsidRPr="00265732">
              <w:rPr>
                <w:lang w:val="en-US"/>
              </w:rPr>
              <w:t>A</w:t>
            </w:r>
            <w:r>
              <w:rPr>
                <w:rFonts w:eastAsia="宋体" w:hint="eastAsia"/>
                <w:lang w:eastAsia="zh-CN"/>
              </w:rPr>
              <w:t>-n40A</w:t>
            </w:r>
          </w:p>
          <w:p w14:paraId="2D840505" w14:textId="77777777" w:rsidR="0070324F" w:rsidRDefault="0070324F" w:rsidP="00DC70BA">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w:t>
            </w:r>
            <w:r>
              <w:rPr>
                <w:lang w:eastAsia="zh-CN"/>
              </w:rPr>
              <w:t>3</w:t>
            </w:r>
            <w:r w:rsidRPr="00265732">
              <w:rPr>
                <w:lang w:val="en-US"/>
              </w:rPr>
              <w:t>A</w:t>
            </w:r>
            <w:r>
              <w:rPr>
                <w:rFonts w:eastAsia="宋体" w:hint="eastAsia"/>
                <w:lang w:eastAsia="zh-CN"/>
              </w:rPr>
              <w:t>-n40A</w:t>
            </w:r>
          </w:p>
        </w:tc>
        <w:tc>
          <w:tcPr>
            <w:tcW w:w="730" w:type="dxa"/>
            <w:tcBorders>
              <w:left w:val="single" w:sz="4" w:space="0" w:color="auto"/>
              <w:right w:val="single" w:sz="4" w:space="0" w:color="auto"/>
            </w:tcBorders>
            <w:vAlign w:val="center"/>
          </w:tcPr>
          <w:p w14:paraId="3CC16D34" w14:textId="77777777" w:rsidR="0070324F" w:rsidRDefault="0070324F" w:rsidP="00DC70BA">
            <w:pPr>
              <w:pStyle w:val="TAC"/>
              <w:overflowPunct w:val="0"/>
              <w:autoSpaceDE w:val="0"/>
              <w:autoSpaceDN w:val="0"/>
              <w:adjustRightInd w:val="0"/>
              <w:rPr>
                <w:lang w:eastAsia="zh-CN"/>
              </w:rPr>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3873C4E" w14:textId="77777777" w:rsidR="0070324F" w:rsidRDefault="0070324F" w:rsidP="00DC70BA">
            <w:pPr>
              <w:pStyle w:val="TAC"/>
            </w:pPr>
            <w:r>
              <w:t xml:space="preserve">5, </w:t>
            </w:r>
            <w:r>
              <w:rPr>
                <w:rFonts w:hint="eastAsia"/>
              </w:rPr>
              <w:t>1</w:t>
            </w:r>
            <w:r>
              <w:t>0, 15, 20, 30, 40, 45, 50</w:t>
            </w:r>
          </w:p>
        </w:tc>
        <w:tc>
          <w:tcPr>
            <w:tcW w:w="1360" w:type="dxa"/>
            <w:tcBorders>
              <w:left w:val="single" w:sz="4" w:space="0" w:color="auto"/>
              <w:bottom w:val="nil"/>
              <w:right w:val="single" w:sz="4" w:space="0" w:color="auto"/>
            </w:tcBorders>
            <w:shd w:val="clear" w:color="auto" w:fill="auto"/>
            <w:vAlign w:val="center"/>
          </w:tcPr>
          <w:p w14:paraId="56216310" w14:textId="77777777" w:rsidR="0070324F" w:rsidRDefault="0070324F" w:rsidP="00DC70BA">
            <w:pPr>
              <w:pStyle w:val="TAC"/>
              <w:overflowPunct w:val="0"/>
              <w:autoSpaceDE w:val="0"/>
              <w:autoSpaceDN w:val="0"/>
              <w:adjustRightInd w:val="0"/>
              <w:rPr>
                <w:lang w:eastAsia="zh-CN"/>
              </w:rPr>
            </w:pPr>
            <w:r>
              <w:rPr>
                <w:rFonts w:hint="eastAsia"/>
                <w:lang w:eastAsia="zh-CN"/>
              </w:rPr>
              <w:t>0</w:t>
            </w:r>
          </w:p>
        </w:tc>
      </w:tr>
      <w:tr w:rsidR="0070324F" w14:paraId="6E4C50DE" w14:textId="77777777" w:rsidTr="00DC70BA">
        <w:trPr>
          <w:trHeight w:val="187"/>
        </w:trPr>
        <w:tc>
          <w:tcPr>
            <w:tcW w:w="1983" w:type="dxa"/>
            <w:tcBorders>
              <w:top w:val="nil"/>
              <w:left w:val="single" w:sz="4" w:space="0" w:color="auto"/>
              <w:bottom w:val="nil"/>
              <w:right w:val="single" w:sz="4" w:space="0" w:color="auto"/>
            </w:tcBorders>
            <w:shd w:val="clear" w:color="auto" w:fill="auto"/>
            <w:vAlign w:val="center"/>
          </w:tcPr>
          <w:p w14:paraId="56829466" w14:textId="77777777" w:rsidR="0070324F" w:rsidRDefault="0070324F" w:rsidP="00DC70BA">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A83F55A" w14:textId="77777777" w:rsidR="0070324F" w:rsidRDefault="0070324F" w:rsidP="00DC70BA">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636877E7" w14:textId="77777777" w:rsidR="0070324F" w:rsidRDefault="0070324F" w:rsidP="00DC70BA">
            <w:pPr>
              <w:pStyle w:val="TAC"/>
              <w:overflowPunct w:val="0"/>
              <w:autoSpaceDE w:val="0"/>
              <w:autoSpaceDN w:val="0"/>
              <w:adjustRightInd w:val="0"/>
              <w:rPr>
                <w:lang w:eastAsia="zh-CN"/>
              </w:rPr>
            </w:pPr>
            <w:r>
              <w:rPr>
                <w:rFonts w:hint="eastAsia"/>
                <w:lang w:eastAsia="zh-CN"/>
              </w:rPr>
              <w:t>n</w:t>
            </w:r>
            <w:r>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9CCBC93" w14:textId="77777777" w:rsidR="0070324F" w:rsidRDefault="0070324F" w:rsidP="00DC70BA">
            <w:pPr>
              <w:pStyle w:val="TAC"/>
            </w:pPr>
            <w:r>
              <w:t xml:space="preserve">5, </w:t>
            </w:r>
            <w:r>
              <w:rPr>
                <w:rFonts w:hint="eastAsia"/>
              </w:rPr>
              <w:t>1</w:t>
            </w:r>
            <w:r>
              <w:t>0, 15, 20, 30, 35, 40, 45, 50</w:t>
            </w:r>
          </w:p>
        </w:tc>
        <w:tc>
          <w:tcPr>
            <w:tcW w:w="1360" w:type="dxa"/>
            <w:tcBorders>
              <w:top w:val="nil"/>
              <w:left w:val="single" w:sz="4" w:space="0" w:color="auto"/>
              <w:bottom w:val="nil"/>
              <w:right w:val="single" w:sz="4" w:space="0" w:color="auto"/>
            </w:tcBorders>
            <w:shd w:val="clear" w:color="auto" w:fill="auto"/>
            <w:vAlign w:val="center"/>
          </w:tcPr>
          <w:p w14:paraId="7E6B1D34" w14:textId="77777777" w:rsidR="0070324F" w:rsidRDefault="0070324F" w:rsidP="00DC70BA">
            <w:pPr>
              <w:pStyle w:val="TAC"/>
              <w:overflowPunct w:val="0"/>
              <w:autoSpaceDE w:val="0"/>
              <w:autoSpaceDN w:val="0"/>
              <w:adjustRightInd w:val="0"/>
              <w:rPr>
                <w:lang w:eastAsia="zh-CN"/>
              </w:rPr>
            </w:pPr>
          </w:p>
        </w:tc>
      </w:tr>
      <w:tr w:rsidR="0070324F" w14:paraId="76930DFA" w14:textId="77777777" w:rsidTr="00DC70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C753F5" w14:textId="77777777" w:rsidR="0070324F" w:rsidRDefault="0070324F" w:rsidP="00DC70BA">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EC827E" w14:textId="77777777" w:rsidR="0070324F" w:rsidRDefault="0070324F" w:rsidP="00DC70BA">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0157073A" w14:textId="77777777" w:rsidR="0070324F" w:rsidRDefault="0070324F" w:rsidP="00DC70BA">
            <w:pPr>
              <w:pStyle w:val="TAC"/>
              <w:overflowPunct w:val="0"/>
              <w:autoSpaceDE w:val="0"/>
              <w:autoSpaceDN w:val="0"/>
              <w:adjustRightInd w:val="0"/>
              <w:rPr>
                <w:lang w:eastAsia="zh-CN"/>
              </w:rPr>
            </w:pPr>
            <w:r>
              <w:rPr>
                <w:rFonts w:hint="eastAsia"/>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2BCE6DC" w14:textId="77777777" w:rsidR="0070324F" w:rsidRPr="00C85666" w:rsidRDefault="0070324F" w:rsidP="00DC70BA">
            <w:pPr>
              <w:pStyle w:val="TAC"/>
              <w:rPr>
                <w:rFonts w:eastAsia="宋体"/>
                <w:lang w:eastAsia="zh-CN" w:bidi="ar"/>
              </w:rPr>
            </w:pPr>
            <w:r w:rsidRPr="00FE1D75">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F12E89" w14:textId="77777777" w:rsidR="0070324F" w:rsidRDefault="0070324F" w:rsidP="00DC70BA">
            <w:pPr>
              <w:pStyle w:val="TAC"/>
              <w:overflowPunct w:val="0"/>
              <w:autoSpaceDE w:val="0"/>
              <w:autoSpaceDN w:val="0"/>
              <w:adjustRightInd w:val="0"/>
              <w:rPr>
                <w:lang w:eastAsia="zh-CN"/>
              </w:rPr>
            </w:pPr>
          </w:p>
        </w:tc>
      </w:tr>
    </w:tbl>
    <w:p w14:paraId="028C16F7" w14:textId="77777777" w:rsidR="0070324F" w:rsidRDefault="0070324F" w:rsidP="0070324F">
      <w:pPr>
        <w:pStyle w:val="TH"/>
        <w:sectPr w:rsidR="0070324F">
          <w:pgSz w:w="11906" w:h="16838"/>
          <w:pgMar w:top="567" w:right="1134" w:bottom="709" w:left="1134" w:header="720" w:footer="720" w:gutter="0"/>
          <w:cols w:space="720"/>
          <w:docGrid w:linePitch="272"/>
        </w:sectPr>
      </w:pPr>
    </w:p>
    <w:p w14:paraId="5359A339" w14:textId="28F83AC8" w:rsidR="0070324F" w:rsidRDefault="0070324F" w:rsidP="0070324F">
      <w:pPr>
        <w:pStyle w:val="41"/>
      </w:pPr>
      <w:bookmarkStart w:id="319" w:name="_Toc117458994"/>
      <w:bookmarkStart w:id="320" w:name="_Toc136288306"/>
      <w:r>
        <w:rPr>
          <w:rFonts w:hint="eastAsia"/>
        </w:rPr>
        <w:lastRenderedPageBreak/>
        <w:t>5.29.</w:t>
      </w:r>
      <w:r>
        <w:t>1</w:t>
      </w:r>
      <w:r>
        <w:rPr>
          <w:rFonts w:hint="eastAsia"/>
        </w:rPr>
        <w:t>.3</w:t>
      </w:r>
      <w:r>
        <w:tab/>
      </w:r>
      <w:r w:rsidRPr="000469EC">
        <w:t>∆T</w:t>
      </w:r>
      <w:r w:rsidRPr="000469EC">
        <w:rPr>
          <w:vertAlign w:val="subscript"/>
        </w:rPr>
        <w:t>IB</w:t>
      </w:r>
      <w:r w:rsidRPr="000469EC">
        <w:rPr>
          <w:rFonts w:hint="eastAsia"/>
          <w:vertAlign w:val="subscript"/>
        </w:rPr>
        <w:t>,c</w:t>
      </w:r>
      <w:r w:rsidRPr="000469EC">
        <w:t xml:space="preserve"> and ∆R</w:t>
      </w:r>
      <w:r w:rsidRPr="000469EC">
        <w:rPr>
          <w:vertAlign w:val="subscript"/>
        </w:rPr>
        <w:t>IB</w:t>
      </w:r>
      <w:r w:rsidRPr="000469EC">
        <w:rPr>
          <w:rFonts w:hint="eastAsia"/>
          <w:vertAlign w:val="subscript"/>
        </w:rPr>
        <w:t>,c</w:t>
      </w:r>
      <w:r w:rsidRPr="000469EC">
        <w:t xml:space="preserve"> values</w:t>
      </w:r>
      <w:bookmarkEnd w:id="319"/>
      <w:bookmarkEnd w:id="320"/>
    </w:p>
    <w:p w14:paraId="30D7A2F8" w14:textId="77777777" w:rsidR="0070324F" w:rsidRDefault="0070324F" w:rsidP="0070324F">
      <w:r>
        <w:t xml:space="preserve">For </w:t>
      </w:r>
      <w:r>
        <w:rPr>
          <w:lang w:eastAsia="zh-CN"/>
        </w:rPr>
        <w:t>CA_n1</w:t>
      </w:r>
      <w:r>
        <w:t>-n3</w:t>
      </w:r>
      <w:r>
        <w:rPr>
          <w:lang w:eastAsia="zh-CN"/>
        </w:rPr>
        <w:t>-</w:t>
      </w:r>
      <w:r>
        <w:rPr>
          <w:rFonts w:hint="eastAsia"/>
          <w:lang w:eastAsia="zh-CN"/>
        </w:rPr>
        <w:t>n40</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CC7DF2">
        <w:t>DC_1-3_n40</w:t>
      </w:r>
      <w:r>
        <w:t xml:space="preserve"> and are given in the tables below.</w:t>
      </w:r>
    </w:p>
    <w:p w14:paraId="5B93C5BB" w14:textId="1A0DD760" w:rsidR="0070324F" w:rsidRDefault="0070324F" w:rsidP="0070324F">
      <w:pPr>
        <w:pStyle w:val="TH"/>
        <w:rPr>
          <w:rFonts w:cs="Arial"/>
        </w:rPr>
      </w:pPr>
      <w:r>
        <w:rPr>
          <w:rFonts w:cs="Arial"/>
        </w:rPr>
        <w:t xml:space="preserve">Table </w:t>
      </w:r>
      <w:r>
        <w:rPr>
          <w:rFonts w:cs="Arial" w:hint="eastAsia"/>
        </w:rPr>
        <w:t>5.29</w:t>
      </w:r>
      <w:r>
        <w:rPr>
          <w:rFonts w:cs="Arial"/>
        </w:rPr>
        <w:t>.1.3-1: ΔT</w:t>
      </w:r>
      <w:r w:rsidRPr="000469EC">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70324F" w14:paraId="1C2717C7" w14:textId="77777777" w:rsidTr="00DC70BA">
        <w:trPr>
          <w:jc w:val="center"/>
        </w:trPr>
        <w:tc>
          <w:tcPr>
            <w:tcW w:w="2336" w:type="dxa"/>
            <w:vMerge w:val="restart"/>
            <w:tcBorders>
              <w:top w:val="single" w:sz="4" w:space="0" w:color="auto"/>
              <w:left w:val="single" w:sz="4" w:space="0" w:color="auto"/>
              <w:right w:val="single" w:sz="4" w:space="0" w:color="auto"/>
            </w:tcBorders>
          </w:tcPr>
          <w:p w14:paraId="4F157545" w14:textId="77777777" w:rsidR="0070324F" w:rsidRDefault="0070324F" w:rsidP="00DC70BA">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540A5D9" w14:textId="77777777" w:rsidR="0070324F" w:rsidRDefault="0070324F" w:rsidP="00DC70BA">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70324F" w14:paraId="379272B2" w14:textId="77777777" w:rsidTr="00DC70BA">
        <w:trPr>
          <w:jc w:val="center"/>
        </w:trPr>
        <w:tc>
          <w:tcPr>
            <w:tcW w:w="2336" w:type="dxa"/>
            <w:vMerge/>
            <w:tcBorders>
              <w:left w:val="single" w:sz="4" w:space="0" w:color="auto"/>
              <w:bottom w:val="single" w:sz="4" w:space="0" w:color="auto"/>
              <w:right w:val="single" w:sz="4" w:space="0" w:color="auto"/>
            </w:tcBorders>
          </w:tcPr>
          <w:p w14:paraId="22C7EBA3" w14:textId="77777777" w:rsidR="0070324F" w:rsidRDefault="0070324F" w:rsidP="00DC70BA">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AA7847C" w14:textId="77777777" w:rsidR="0070324F" w:rsidRDefault="0070324F" w:rsidP="00DC70BA">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70324F" w14:paraId="56135A6A" w14:textId="77777777" w:rsidTr="00DC70B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846F4DA" w14:textId="77777777" w:rsidR="0070324F" w:rsidRDefault="0070324F" w:rsidP="00DC70BA">
            <w:pPr>
              <w:keepNext/>
              <w:keepLines/>
              <w:spacing w:after="0"/>
              <w:jc w:val="center"/>
              <w:rPr>
                <w:rFonts w:ascii="Arial" w:eastAsia="宋体"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n1</w:t>
            </w:r>
            <w:r>
              <w:rPr>
                <w:rFonts w:ascii="Arial" w:eastAsia="等线" w:hAnsi="Arial"/>
                <w:sz w:val="18"/>
                <w:lang w:val="sv-SE" w:eastAsia="ja-JP"/>
              </w:rPr>
              <w:t>-</w:t>
            </w:r>
            <w:r>
              <w:rPr>
                <w:rFonts w:ascii="Arial" w:eastAsia="等线" w:hAnsi="Arial"/>
                <w:sz w:val="18"/>
                <w:lang w:val="en-US" w:eastAsia="zh-CN"/>
              </w:rPr>
              <w:t>n3</w:t>
            </w:r>
            <w:r>
              <w:rPr>
                <w:rFonts w:ascii="Arial" w:eastAsia="等线" w:hAnsi="Arial"/>
                <w:sz w:val="18"/>
                <w:lang w:val="sv-SE" w:eastAsia="zh-CN"/>
              </w:rPr>
              <w:t>-n40</w:t>
            </w:r>
          </w:p>
        </w:tc>
        <w:tc>
          <w:tcPr>
            <w:tcW w:w="1968" w:type="dxa"/>
            <w:tcBorders>
              <w:top w:val="single" w:sz="4" w:space="0" w:color="auto"/>
              <w:left w:val="single" w:sz="4" w:space="0" w:color="auto"/>
              <w:bottom w:val="single" w:sz="4" w:space="0" w:color="auto"/>
              <w:right w:val="single" w:sz="4" w:space="0" w:color="auto"/>
            </w:tcBorders>
            <w:vAlign w:val="center"/>
          </w:tcPr>
          <w:p w14:paraId="252C0F09" w14:textId="77777777" w:rsidR="0070324F" w:rsidRPr="00CC7DF2" w:rsidRDefault="0070324F" w:rsidP="00DC70BA">
            <w:pPr>
              <w:keepNext/>
              <w:keepLines/>
              <w:spacing w:after="0"/>
              <w:jc w:val="center"/>
              <w:rPr>
                <w:rFonts w:ascii="Arial" w:eastAsia="等线" w:hAnsi="Arial"/>
                <w:sz w:val="18"/>
                <w:lang w:val="sv-SE" w:eastAsia="zh-CN"/>
              </w:rPr>
            </w:pPr>
            <w:r w:rsidRPr="00CC7DF2">
              <w:rPr>
                <w:rFonts w:ascii="Arial" w:eastAsia="等线" w:hAnsi="Arial"/>
                <w:sz w:val="18"/>
                <w:lang w:val="sv-SE"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6499CD2" w14:textId="77777777" w:rsidR="0070324F" w:rsidRDefault="0070324F" w:rsidP="00DC70BA">
            <w:pPr>
              <w:keepNext/>
              <w:keepLines/>
              <w:spacing w:after="0"/>
              <w:jc w:val="center"/>
              <w:rPr>
                <w:rFonts w:ascii="Arial" w:eastAsia="宋体" w:hAnsi="Arial"/>
                <w:sz w:val="18"/>
                <w:lang w:val="en-US" w:eastAsia="zh-CN"/>
              </w:rPr>
            </w:pPr>
            <w:r>
              <w:rPr>
                <w:rFonts w:cs="Arial" w:hint="eastAsia"/>
                <w:lang w:eastAsia="zh-CN"/>
              </w:rPr>
              <w:t>0</w:t>
            </w:r>
            <w:r>
              <w:rPr>
                <w:rFonts w:cs="Arial"/>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111E1E1" w14:textId="77777777" w:rsidR="0070324F" w:rsidRDefault="0070324F" w:rsidP="00DC70BA">
            <w:pPr>
              <w:keepNext/>
              <w:keepLines/>
              <w:spacing w:after="0"/>
              <w:jc w:val="center"/>
              <w:rPr>
                <w:rFonts w:ascii="Arial" w:eastAsia="宋体" w:hAnsi="Arial"/>
                <w:sz w:val="18"/>
                <w:lang w:val="en-US" w:eastAsia="zh-CN"/>
              </w:rPr>
            </w:pPr>
            <w:r w:rsidRPr="00EF5447">
              <w:rPr>
                <w:rFonts w:cs="Arial"/>
              </w:rPr>
              <w:t>0.5</w:t>
            </w:r>
          </w:p>
        </w:tc>
      </w:tr>
      <w:tr w:rsidR="0070324F" w14:paraId="454D4E6B" w14:textId="77777777" w:rsidTr="00DC70BA">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3F808114" w14:textId="77777777" w:rsidR="0070324F" w:rsidRPr="00901DE9" w:rsidRDefault="0070324F" w:rsidP="00DC70BA">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3FE4BDAC" w14:textId="77777777" w:rsidR="0070324F" w:rsidRDefault="0070324F" w:rsidP="00DC70BA">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41C63E08" w14:textId="77777777" w:rsidR="0070324F" w:rsidRDefault="0070324F" w:rsidP="0070324F">
      <w:pPr>
        <w:rPr>
          <w:lang w:eastAsia="ko-KR"/>
        </w:rPr>
      </w:pPr>
    </w:p>
    <w:p w14:paraId="6D46869B" w14:textId="49CFE11F" w:rsidR="0070324F" w:rsidRDefault="0070324F" w:rsidP="0070324F">
      <w:pPr>
        <w:pStyle w:val="TH"/>
      </w:pPr>
      <w:r>
        <w:rPr>
          <w:rFonts w:cs="Arial"/>
        </w:rPr>
        <w:t>Table 5.29.1.3-2: ΔR</w:t>
      </w:r>
      <w:r w:rsidRPr="000469EC">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70324F" w:rsidRPr="00F92868" w14:paraId="6C55907B" w14:textId="77777777" w:rsidTr="00DC70BA">
        <w:trPr>
          <w:trHeight w:val="187"/>
          <w:jc w:val="center"/>
        </w:trPr>
        <w:tc>
          <w:tcPr>
            <w:tcW w:w="1594" w:type="dxa"/>
            <w:vMerge w:val="restart"/>
          </w:tcPr>
          <w:p w14:paraId="45A6D002" w14:textId="77777777" w:rsidR="0070324F" w:rsidRPr="00F92868" w:rsidRDefault="0070324F" w:rsidP="00DC70BA">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2B86C58E" w14:textId="77777777" w:rsidR="0070324F" w:rsidRPr="00F92868" w:rsidRDefault="0070324F" w:rsidP="00DC70BA">
            <w:pPr>
              <w:keepNext/>
              <w:keepLines/>
              <w:spacing w:after="0"/>
              <w:jc w:val="center"/>
              <w:rPr>
                <w:rFonts w:ascii="Arial" w:eastAsia="等线" w:hAnsi="Arial"/>
                <w:b/>
                <w:sz w:val="18"/>
              </w:rPr>
            </w:pPr>
            <w:r w:rsidRPr="00901DE9">
              <w:rPr>
                <w:rFonts w:ascii="Arial" w:eastAsia="等线" w:hAnsi="Arial"/>
                <w:b/>
                <w:sz w:val="18"/>
              </w:rPr>
              <w:t>ΔR</w:t>
            </w:r>
            <w:r w:rsidRPr="00901DE9">
              <w:rPr>
                <w:rFonts w:ascii="Arial" w:eastAsia="等线" w:hAnsi="Arial"/>
                <w:b/>
                <w:sz w:val="18"/>
                <w:vertAlign w:val="subscript"/>
              </w:rPr>
              <w:t>IB,c</w:t>
            </w:r>
            <w:r w:rsidRPr="00901DE9">
              <w:rPr>
                <w:rFonts w:ascii="Arial" w:eastAsia="等线" w:hAnsi="Arial"/>
                <w:b/>
                <w:sz w:val="18"/>
              </w:rPr>
              <w:t xml:space="preserve"> for NR bands (dB)</w:t>
            </w:r>
            <w:r w:rsidRPr="00901DE9">
              <w:rPr>
                <w:rFonts w:ascii="Arial" w:eastAsia="等线" w:hAnsi="Arial"/>
                <w:b/>
                <w:sz w:val="18"/>
                <w:vertAlign w:val="superscript"/>
              </w:rPr>
              <w:t>9</w:t>
            </w:r>
          </w:p>
        </w:tc>
      </w:tr>
      <w:tr w:rsidR="0070324F" w:rsidRPr="00F92868" w14:paraId="3D0ED3BF" w14:textId="77777777" w:rsidTr="00DC70BA">
        <w:trPr>
          <w:trHeight w:val="187"/>
          <w:jc w:val="center"/>
        </w:trPr>
        <w:tc>
          <w:tcPr>
            <w:tcW w:w="1594" w:type="dxa"/>
            <w:vMerge/>
            <w:tcBorders>
              <w:bottom w:val="single" w:sz="4" w:space="0" w:color="auto"/>
            </w:tcBorders>
          </w:tcPr>
          <w:p w14:paraId="2994ABDB" w14:textId="77777777" w:rsidR="0070324F" w:rsidRPr="00F92868" w:rsidRDefault="0070324F" w:rsidP="00DC70BA">
            <w:pPr>
              <w:keepNext/>
              <w:keepLines/>
              <w:spacing w:after="0"/>
              <w:jc w:val="center"/>
              <w:rPr>
                <w:rFonts w:ascii="Arial" w:eastAsia="等线" w:hAnsi="Arial"/>
                <w:b/>
                <w:sz w:val="18"/>
              </w:rPr>
            </w:pPr>
          </w:p>
        </w:tc>
        <w:tc>
          <w:tcPr>
            <w:tcW w:w="5845" w:type="dxa"/>
            <w:gridSpan w:val="3"/>
            <w:vAlign w:val="center"/>
          </w:tcPr>
          <w:p w14:paraId="4791BD0F" w14:textId="77777777" w:rsidR="0070324F" w:rsidRPr="00F92868" w:rsidRDefault="0070324F" w:rsidP="00DC70BA">
            <w:pPr>
              <w:keepNext/>
              <w:keepLines/>
              <w:spacing w:after="0"/>
              <w:jc w:val="center"/>
              <w:rPr>
                <w:rFonts w:ascii="Arial" w:eastAsia="等线" w:hAnsi="Arial"/>
                <w:b/>
                <w:sz w:val="18"/>
              </w:rPr>
            </w:pPr>
            <w:r w:rsidRPr="00901DE9">
              <w:rPr>
                <w:rFonts w:ascii="Arial" w:eastAsia="等线" w:hAnsi="Arial"/>
                <w:b/>
                <w:sz w:val="18"/>
              </w:rPr>
              <w:t>Component band in order of bands in configuration</w:t>
            </w:r>
            <w:r w:rsidRPr="00901DE9">
              <w:rPr>
                <w:rFonts w:ascii="Arial" w:eastAsia="等线" w:hAnsi="Arial"/>
                <w:b/>
                <w:sz w:val="18"/>
                <w:vertAlign w:val="superscript"/>
              </w:rPr>
              <w:t>10</w:t>
            </w:r>
          </w:p>
        </w:tc>
      </w:tr>
      <w:tr w:rsidR="0070324F" w:rsidRPr="00F92868" w14:paraId="54A2C45D" w14:textId="77777777" w:rsidTr="00DC70BA">
        <w:trPr>
          <w:trHeight w:val="187"/>
          <w:jc w:val="center"/>
        </w:trPr>
        <w:tc>
          <w:tcPr>
            <w:tcW w:w="1594" w:type="dxa"/>
            <w:shd w:val="clear" w:color="auto" w:fill="auto"/>
          </w:tcPr>
          <w:p w14:paraId="7CDE246B" w14:textId="77777777" w:rsidR="0070324F" w:rsidRPr="00F92868" w:rsidRDefault="0070324F" w:rsidP="00DC70BA">
            <w:pPr>
              <w:keepNext/>
              <w:keepLines/>
              <w:spacing w:after="0"/>
              <w:jc w:val="center"/>
              <w:rPr>
                <w:rFonts w:ascii="Arial" w:eastAsia="等线" w:hAnsi="Arial"/>
                <w:sz w:val="18"/>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n1</w:t>
            </w:r>
            <w:r>
              <w:rPr>
                <w:rFonts w:ascii="Arial" w:eastAsia="等线" w:hAnsi="Arial"/>
                <w:sz w:val="18"/>
                <w:lang w:val="sv-SE" w:eastAsia="ja-JP"/>
              </w:rPr>
              <w:t>-</w:t>
            </w:r>
            <w:r>
              <w:rPr>
                <w:rFonts w:ascii="Arial" w:eastAsia="等线" w:hAnsi="Arial"/>
                <w:sz w:val="18"/>
                <w:lang w:val="en-US" w:eastAsia="zh-CN"/>
              </w:rPr>
              <w:t>n3</w:t>
            </w:r>
            <w:r>
              <w:rPr>
                <w:rFonts w:ascii="Arial" w:eastAsia="等线" w:hAnsi="Arial"/>
                <w:sz w:val="18"/>
                <w:lang w:val="sv-SE" w:eastAsia="zh-CN"/>
              </w:rPr>
              <w:t>-n40</w:t>
            </w:r>
          </w:p>
        </w:tc>
        <w:tc>
          <w:tcPr>
            <w:tcW w:w="1948" w:type="dxa"/>
            <w:vAlign w:val="center"/>
          </w:tcPr>
          <w:p w14:paraId="71281B7F" w14:textId="77777777" w:rsidR="0070324F" w:rsidRPr="00405830" w:rsidRDefault="0070324F" w:rsidP="00DC70BA">
            <w:pPr>
              <w:keepNext/>
              <w:keepLines/>
              <w:spacing w:after="0"/>
              <w:jc w:val="center"/>
              <w:rPr>
                <w:rFonts w:ascii="Arial" w:eastAsia="等线" w:hAnsi="Arial"/>
                <w:color w:val="000000"/>
                <w:sz w:val="18"/>
                <w:lang w:val="en-US" w:eastAsia="zh-CN"/>
              </w:rPr>
            </w:pPr>
            <w:r w:rsidRPr="00405830">
              <w:rPr>
                <w:rFonts w:ascii="Arial" w:eastAsia="等线" w:hAnsi="Arial"/>
                <w:color w:val="000000"/>
                <w:sz w:val="18"/>
                <w:lang w:val="en-US" w:eastAsia="zh-CN"/>
              </w:rPr>
              <w:t>-</w:t>
            </w:r>
          </w:p>
        </w:tc>
        <w:tc>
          <w:tcPr>
            <w:tcW w:w="1948" w:type="dxa"/>
            <w:vAlign w:val="center"/>
          </w:tcPr>
          <w:p w14:paraId="2AB3D671" w14:textId="77777777" w:rsidR="0070324F" w:rsidRPr="00405830" w:rsidRDefault="0070324F" w:rsidP="00DC70BA">
            <w:pPr>
              <w:keepNext/>
              <w:keepLines/>
              <w:spacing w:after="0"/>
              <w:jc w:val="center"/>
              <w:rPr>
                <w:rFonts w:ascii="Arial" w:eastAsia="等线" w:hAnsi="Arial"/>
                <w:color w:val="000000"/>
                <w:sz w:val="18"/>
                <w:lang w:val="en-US" w:eastAsia="zh-CN"/>
              </w:rPr>
            </w:pPr>
            <w:r w:rsidRPr="00405830">
              <w:rPr>
                <w:rFonts w:ascii="Arial" w:eastAsia="等线" w:hAnsi="Arial" w:hint="eastAsia"/>
                <w:color w:val="000000"/>
                <w:sz w:val="18"/>
                <w:lang w:val="en-US" w:eastAsia="zh-CN"/>
              </w:rPr>
              <w:t>-</w:t>
            </w:r>
          </w:p>
        </w:tc>
        <w:tc>
          <w:tcPr>
            <w:tcW w:w="1949" w:type="dxa"/>
            <w:vAlign w:val="center"/>
          </w:tcPr>
          <w:p w14:paraId="503677E7" w14:textId="77777777" w:rsidR="0070324F" w:rsidRPr="00405830" w:rsidRDefault="0070324F" w:rsidP="00DC70BA">
            <w:pPr>
              <w:keepNext/>
              <w:keepLines/>
              <w:spacing w:after="0"/>
              <w:jc w:val="center"/>
              <w:rPr>
                <w:rFonts w:ascii="Arial" w:eastAsia="等线" w:hAnsi="Arial"/>
                <w:color w:val="000000"/>
                <w:sz w:val="18"/>
                <w:lang w:val="en-US" w:eastAsia="zh-CN"/>
              </w:rPr>
            </w:pPr>
            <w:r w:rsidRPr="00405830">
              <w:rPr>
                <w:rFonts w:ascii="Arial" w:eastAsia="等线" w:hAnsi="Arial" w:hint="eastAsia"/>
                <w:color w:val="000000"/>
                <w:sz w:val="18"/>
                <w:lang w:val="en-US" w:eastAsia="zh-CN"/>
              </w:rPr>
              <w:t>-</w:t>
            </w:r>
          </w:p>
        </w:tc>
      </w:tr>
      <w:tr w:rsidR="0070324F" w:rsidRPr="00F92868" w14:paraId="0DF5E90C" w14:textId="77777777" w:rsidTr="00DC70BA">
        <w:trPr>
          <w:trHeight w:val="187"/>
          <w:jc w:val="center"/>
        </w:trPr>
        <w:tc>
          <w:tcPr>
            <w:tcW w:w="7439" w:type="dxa"/>
            <w:gridSpan w:val="4"/>
            <w:tcBorders>
              <w:bottom w:val="single" w:sz="4" w:space="0" w:color="auto"/>
            </w:tcBorders>
            <w:shd w:val="clear" w:color="auto" w:fill="auto"/>
          </w:tcPr>
          <w:p w14:paraId="03540FC3" w14:textId="77777777" w:rsidR="0070324F" w:rsidRPr="00901DE9" w:rsidRDefault="0070324F" w:rsidP="00DC70BA">
            <w:pPr>
              <w:keepLines/>
              <w:spacing w:after="0"/>
              <w:ind w:left="870" w:hanging="870"/>
              <w:rPr>
                <w:rFonts w:eastAsia="等线" w:cs="Arial"/>
                <w:lang w:eastAsia="ja-JP"/>
              </w:rPr>
            </w:pPr>
            <w:r w:rsidRPr="00901DE9">
              <w:rPr>
                <w:rFonts w:ascii="Arial" w:eastAsia="等线" w:hAnsi="Arial" w:cs="Arial"/>
                <w:sz w:val="18"/>
                <w:lang w:eastAsia="ja-JP"/>
              </w:rPr>
              <w:t>NOTE 9:</w:t>
            </w:r>
            <w:r w:rsidRPr="00901DE9">
              <w:rPr>
                <w:rFonts w:ascii="Arial" w:eastAsia="等线" w:hAnsi="Arial" w:cs="Arial"/>
                <w:sz w:val="18"/>
                <w:lang w:eastAsia="ja-JP"/>
              </w:rPr>
              <w:tab/>
              <w:t xml:space="preserve"> “-” denotes ΔR</w:t>
            </w:r>
            <w:r w:rsidRPr="00901DE9">
              <w:rPr>
                <w:rFonts w:ascii="Arial" w:eastAsia="等线" w:hAnsi="Arial" w:cs="Arial"/>
                <w:sz w:val="18"/>
                <w:vertAlign w:val="subscript"/>
                <w:lang w:eastAsia="ja-JP"/>
              </w:rPr>
              <w:t>IB,c</w:t>
            </w:r>
            <w:r w:rsidRPr="00901DE9">
              <w:rPr>
                <w:rFonts w:ascii="Arial" w:eastAsia="等线" w:hAnsi="Arial" w:cs="Arial"/>
                <w:sz w:val="18"/>
                <w:lang w:eastAsia="ja-JP"/>
              </w:rPr>
              <w:t xml:space="preserve"> = 0.</w:t>
            </w:r>
          </w:p>
          <w:p w14:paraId="4AED5580" w14:textId="77777777" w:rsidR="0070324F" w:rsidRDefault="0070324F" w:rsidP="00DC70BA">
            <w:pPr>
              <w:keepLines/>
              <w:spacing w:after="0"/>
              <w:ind w:left="870" w:hanging="870"/>
              <w:rPr>
                <w:rFonts w:ascii="Arial" w:eastAsia="等线" w:hAnsi="Arial"/>
                <w:color w:val="000000"/>
                <w:sz w:val="18"/>
                <w:lang w:val="en-US" w:eastAsia="zh-CN"/>
              </w:rPr>
            </w:pPr>
            <w:r w:rsidRPr="00901DE9">
              <w:rPr>
                <w:rFonts w:ascii="Arial" w:eastAsia="等线" w:hAnsi="Arial" w:cs="Arial"/>
                <w:sz w:val="18"/>
                <w:lang w:eastAsia="ja-JP"/>
              </w:rPr>
              <w:t>NOTE 10:</w:t>
            </w:r>
            <w:r w:rsidRPr="00901DE9">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901DE9">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901DE9">
              <w:rPr>
                <w:rFonts w:ascii="Arial" w:eastAsia="等线" w:hAnsi="Arial" w:cs="Arial"/>
                <w:sz w:val="18"/>
                <w:lang w:eastAsia="ja-JP"/>
              </w:rPr>
              <w:t>.</w:t>
            </w:r>
          </w:p>
        </w:tc>
      </w:tr>
    </w:tbl>
    <w:p w14:paraId="2DFA17CD" w14:textId="77777777" w:rsidR="0070324F" w:rsidRDefault="0070324F" w:rsidP="0070324F"/>
    <w:p w14:paraId="6E6FCDEA" w14:textId="6C42E586" w:rsidR="0070324F" w:rsidRPr="00A20126" w:rsidRDefault="0070324F" w:rsidP="0070324F">
      <w:pPr>
        <w:pStyle w:val="31"/>
      </w:pPr>
      <w:bookmarkStart w:id="321" w:name="_Toc136288307"/>
      <w:r>
        <w:t>5.29.2</w:t>
      </w:r>
      <w:r>
        <w:tab/>
      </w:r>
      <w:r w:rsidRPr="00A20126">
        <w:t>Specific for 2 bands UL CA</w:t>
      </w:r>
      <w:bookmarkEnd w:id="321"/>
    </w:p>
    <w:p w14:paraId="523B7DEC" w14:textId="562ADA34" w:rsidR="0070324F" w:rsidRPr="00A20126" w:rsidRDefault="0070324F" w:rsidP="0070324F">
      <w:pPr>
        <w:pStyle w:val="41"/>
      </w:pPr>
      <w:bookmarkStart w:id="322" w:name="_Toc136288308"/>
      <w:r>
        <w:rPr>
          <w:rFonts w:hint="eastAsia"/>
        </w:rPr>
        <w:t>5.29.2</w:t>
      </w:r>
      <w:r>
        <w:t>.1</w:t>
      </w:r>
      <w:r>
        <w:tab/>
      </w:r>
      <w:r>
        <w:rPr>
          <w:rFonts w:hint="eastAsia"/>
        </w:rPr>
        <w:t>UE co-existence studies</w:t>
      </w:r>
      <w:bookmarkEnd w:id="322"/>
    </w:p>
    <w:p w14:paraId="4F5AA093" w14:textId="77777777" w:rsidR="0070324F" w:rsidRDefault="0070324F" w:rsidP="0070324F">
      <w:pPr>
        <w:pStyle w:val="Guidance"/>
        <w:rPr>
          <w:rFonts w:eastAsia="宋体"/>
          <w:i w:val="0"/>
          <w:color w:val="auto"/>
          <w:szCs w:val="22"/>
          <w:lang w:val="en-US" w:eastAsia="zh-CN"/>
        </w:rPr>
      </w:pPr>
      <w:r>
        <w:rPr>
          <w:rFonts w:eastAsia="宋体"/>
          <w:i w:val="0"/>
          <w:color w:val="auto"/>
          <w:szCs w:val="22"/>
          <w:lang w:val="en-US" w:eastAsia="zh-CN"/>
        </w:rPr>
        <w:t>UL n1-n3 gives IMD5 into DL n40.</w:t>
      </w:r>
    </w:p>
    <w:p w14:paraId="62CEF913" w14:textId="77777777" w:rsidR="0070324F" w:rsidRDefault="0070324F" w:rsidP="0070324F">
      <w:pPr>
        <w:pStyle w:val="Guidance"/>
        <w:rPr>
          <w:rFonts w:eastAsia="宋体"/>
          <w:i w:val="0"/>
          <w:color w:val="auto"/>
          <w:szCs w:val="22"/>
          <w:lang w:val="en-US" w:eastAsia="zh-CN"/>
        </w:rPr>
      </w:pPr>
      <w:r>
        <w:rPr>
          <w:rFonts w:eastAsia="宋体"/>
          <w:i w:val="0"/>
          <w:color w:val="auto"/>
          <w:szCs w:val="22"/>
          <w:lang w:val="en-US" w:eastAsia="zh-CN"/>
        </w:rPr>
        <w:t>UL n1-n40 does not affect DL n3.</w:t>
      </w:r>
    </w:p>
    <w:p w14:paraId="3936274B" w14:textId="77777777" w:rsidR="0070324F" w:rsidRDefault="0070324F" w:rsidP="0070324F">
      <w:pPr>
        <w:pStyle w:val="Guidance"/>
        <w:rPr>
          <w:rFonts w:eastAsia="宋体"/>
          <w:i w:val="0"/>
          <w:color w:val="auto"/>
          <w:szCs w:val="22"/>
          <w:lang w:val="en-US" w:eastAsia="zh-CN"/>
        </w:rPr>
      </w:pPr>
      <w:r>
        <w:rPr>
          <w:rFonts w:eastAsia="宋体"/>
          <w:i w:val="0"/>
          <w:color w:val="auto"/>
          <w:szCs w:val="22"/>
          <w:lang w:val="en-US" w:eastAsia="zh-CN"/>
        </w:rPr>
        <w:t>UL n3-n40 does not affect DL n1.</w:t>
      </w:r>
    </w:p>
    <w:p w14:paraId="6D8E3678" w14:textId="19ABB87C" w:rsidR="0070324F" w:rsidRPr="00A20126" w:rsidRDefault="0070324F" w:rsidP="0070324F">
      <w:pPr>
        <w:pStyle w:val="41"/>
      </w:pPr>
      <w:bookmarkStart w:id="323" w:name="_Toc136288309"/>
      <w:r>
        <w:rPr>
          <w:rFonts w:hint="eastAsia"/>
        </w:rPr>
        <w:t>5.29.2</w:t>
      </w:r>
      <w:r w:rsidRPr="00A20126">
        <w:t>.2</w:t>
      </w:r>
      <w:r w:rsidRPr="00A20126">
        <w:tab/>
        <w:t>REFSENS requirements</w:t>
      </w:r>
      <w:bookmarkEnd w:id="323"/>
    </w:p>
    <w:p w14:paraId="03CC8BB7" w14:textId="77777777" w:rsidR="0070324F" w:rsidRDefault="0070324F" w:rsidP="0070324F">
      <w:r>
        <w:t>Based on the co-existence studies there is a need to define MSD values. MSD value from CA_1-3-40 is reused.</w:t>
      </w:r>
    </w:p>
    <w:p w14:paraId="5918912B" w14:textId="2BB6EA0E" w:rsidR="0070324F" w:rsidRDefault="0070324F" w:rsidP="0070324F">
      <w:pPr>
        <w:pStyle w:val="TH"/>
        <w:rPr>
          <w:rFonts w:cs="Arial"/>
        </w:rPr>
      </w:pPr>
      <w:r>
        <w:rPr>
          <w:rFonts w:cs="Arial"/>
        </w:rPr>
        <w:t>Table 5.29.2</w:t>
      </w:r>
      <w:r w:rsidRPr="00A20126">
        <w:rPr>
          <w:rFonts w:cs="Arial"/>
        </w:rPr>
        <w:t>.</w:t>
      </w:r>
      <w:r>
        <w:rPr>
          <w:rFonts w:cs="Arial"/>
        </w:rPr>
        <w:t xml:space="preserve">2-1: </w:t>
      </w:r>
      <w:r w:rsidRPr="00A20126">
        <w:rPr>
          <w:rFonts w:cs="Arial"/>
        </w:rPr>
        <w:t xml:space="preserve">3DL/2UL </w:t>
      </w:r>
      <w:r>
        <w:rPr>
          <w:rFonts w:cs="Arial"/>
        </w:rPr>
        <w:t>inter-band</w:t>
      </w:r>
      <w:r w:rsidRPr="00A20126">
        <w:rPr>
          <w:rFonts w:cs="Arial"/>
        </w:rPr>
        <w:t xml:space="preserve"> 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70324F" w14:paraId="70ED1913" w14:textId="77777777" w:rsidTr="00DC70BA">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E860679" w14:textId="77777777" w:rsidR="0070324F" w:rsidRDefault="0070324F" w:rsidP="00DC70BA">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6B3205C" w14:textId="77777777" w:rsidR="0070324F" w:rsidRDefault="0070324F" w:rsidP="00DC70BA">
            <w:pPr>
              <w:pStyle w:val="TAH"/>
            </w:pPr>
            <w:r>
              <w:t>Source of IMD</w:t>
            </w:r>
          </w:p>
        </w:tc>
      </w:tr>
      <w:tr w:rsidR="0070324F" w14:paraId="1C04A1A9" w14:textId="77777777" w:rsidTr="00DC70BA">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52E7DBD2" w14:textId="77777777" w:rsidR="0070324F" w:rsidRDefault="0070324F" w:rsidP="00DC70BA">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3E8F31D" w14:textId="77777777" w:rsidR="0070324F" w:rsidRDefault="0070324F" w:rsidP="00DC70BA">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3AC3619F" w14:textId="77777777" w:rsidR="0070324F" w:rsidRDefault="0070324F" w:rsidP="00DC70BA">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7484F28A" w14:textId="77777777" w:rsidR="0070324F" w:rsidRDefault="0070324F" w:rsidP="00DC70BA">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2B5999E9" w14:textId="77777777" w:rsidR="0070324F" w:rsidRDefault="0070324F" w:rsidP="00DC70BA">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27724A33" w14:textId="77777777" w:rsidR="0070324F" w:rsidRDefault="0070324F" w:rsidP="00DC70BA">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66955619" w14:textId="77777777" w:rsidR="0070324F" w:rsidRDefault="0070324F" w:rsidP="00DC70BA">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0A14F98B" w14:textId="77777777" w:rsidR="0070324F" w:rsidRDefault="0070324F" w:rsidP="00DC70BA">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61B5F1A8" w14:textId="77777777" w:rsidR="0070324F" w:rsidRDefault="0070324F" w:rsidP="00DC70BA">
            <w:pPr>
              <w:pStyle w:val="TAH"/>
            </w:pPr>
          </w:p>
        </w:tc>
      </w:tr>
      <w:tr w:rsidR="0070324F" w14:paraId="66E11BB9" w14:textId="77777777" w:rsidTr="00DC70B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8BA8BE2" w14:textId="77777777" w:rsidR="0070324F" w:rsidRDefault="0070324F" w:rsidP="00DC70BA">
            <w:pPr>
              <w:pStyle w:val="TAC"/>
              <w:rPr>
                <w:lang w:val="en-US" w:eastAsia="zh-CN"/>
              </w:rPr>
            </w:pPr>
            <w:r>
              <w:rPr>
                <w:rFonts w:hint="eastAsia"/>
                <w:lang w:val="en-US" w:eastAsia="zh-CN"/>
              </w:rPr>
              <w:t>CA_n</w:t>
            </w:r>
            <w:r>
              <w:rPr>
                <w:lang w:val="en-US" w:eastAsia="zh-CN"/>
              </w:rPr>
              <w:t>1</w:t>
            </w:r>
            <w:r>
              <w:rPr>
                <w:rFonts w:hint="eastAsia"/>
                <w:lang w:val="en-US" w:eastAsia="zh-CN"/>
              </w:rPr>
              <w:t>-n</w:t>
            </w:r>
            <w:r>
              <w:rPr>
                <w:lang w:val="en-US" w:eastAsia="zh-CN"/>
              </w:rPr>
              <w:t>3</w:t>
            </w:r>
            <w:r>
              <w:rPr>
                <w:rFonts w:hint="eastAsia"/>
                <w:lang w:val="en-US" w:eastAsia="zh-CN"/>
              </w:rPr>
              <w:t>-n</w:t>
            </w:r>
            <w:r>
              <w:rPr>
                <w:lang w:val="en-US" w:eastAsia="zh-CN"/>
              </w:rPr>
              <w:t>40</w:t>
            </w:r>
          </w:p>
        </w:tc>
        <w:tc>
          <w:tcPr>
            <w:tcW w:w="1146" w:type="dxa"/>
            <w:tcBorders>
              <w:top w:val="single" w:sz="4" w:space="0" w:color="auto"/>
              <w:left w:val="single" w:sz="4" w:space="0" w:color="auto"/>
              <w:right w:val="single" w:sz="4" w:space="0" w:color="auto"/>
            </w:tcBorders>
            <w:vAlign w:val="center"/>
          </w:tcPr>
          <w:p w14:paraId="279565D9" w14:textId="77777777" w:rsidR="0070324F" w:rsidRDefault="0070324F" w:rsidP="00DC70BA">
            <w:pPr>
              <w:pStyle w:val="TAC"/>
              <w:rPr>
                <w:lang w:val="en-US" w:eastAsia="ko-KR"/>
              </w:rPr>
            </w:pPr>
            <w:r>
              <w:rPr>
                <w:rFonts w:hint="eastAsia"/>
                <w:lang w:val="en-US" w:eastAsia="zh-CN"/>
              </w:rPr>
              <w:t>n</w:t>
            </w:r>
            <w:r>
              <w:rPr>
                <w:lang w:val="en-US" w:eastAsia="zh-CN"/>
              </w:rPr>
              <w:t>1</w:t>
            </w:r>
          </w:p>
        </w:tc>
        <w:tc>
          <w:tcPr>
            <w:tcW w:w="960" w:type="dxa"/>
            <w:tcBorders>
              <w:top w:val="single" w:sz="4" w:space="0" w:color="auto"/>
              <w:left w:val="single" w:sz="4" w:space="0" w:color="auto"/>
              <w:right w:val="single" w:sz="4" w:space="0" w:color="auto"/>
            </w:tcBorders>
          </w:tcPr>
          <w:p w14:paraId="2970FC57" w14:textId="77777777" w:rsidR="0070324F" w:rsidRDefault="0070324F" w:rsidP="00DC70BA">
            <w:pPr>
              <w:pStyle w:val="TAC"/>
              <w:rPr>
                <w:lang w:val="en-US" w:eastAsia="ko-KR"/>
              </w:rPr>
            </w:pPr>
            <w:r w:rsidRPr="001D386E">
              <w:rPr>
                <w:rFonts w:cs="Arial" w:hint="eastAsia"/>
                <w:lang w:val="en-US"/>
              </w:rPr>
              <w:t>1950</w:t>
            </w:r>
          </w:p>
        </w:tc>
        <w:tc>
          <w:tcPr>
            <w:tcW w:w="964" w:type="dxa"/>
            <w:tcBorders>
              <w:top w:val="single" w:sz="4" w:space="0" w:color="auto"/>
              <w:left w:val="single" w:sz="4" w:space="0" w:color="auto"/>
              <w:right w:val="single" w:sz="4" w:space="0" w:color="auto"/>
            </w:tcBorders>
          </w:tcPr>
          <w:p w14:paraId="6E8D6C85" w14:textId="77777777" w:rsidR="0070324F" w:rsidRDefault="0070324F" w:rsidP="00DC70BA">
            <w:pPr>
              <w:pStyle w:val="TAC"/>
              <w:rPr>
                <w:lang w:val="en-US" w:eastAsia="ko-KR"/>
              </w:rPr>
            </w:pPr>
            <w:r>
              <w:rPr>
                <w:lang w:val="en-US" w:eastAsia="zh-CN"/>
              </w:rPr>
              <w:t>5</w:t>
            </w:r>
          </w:p>
        </w:tc>
        <w:tc>
          <w:tcPr>
            <w:tcW w:w="960" w:type="dxa"/>
            <w:tcBorders>
              <w:top w:val="single" w:sz="4" w:space="0" w:color="auto"/>
              <w:left w:val="single" w:sz="4" w:space="0" w:color="auto"/>
              <w:right w:val="single" w:sz="4" w:space="0" w:color="auto"/>
            </w:tcBorders>
          </w:tcPr>
          <w:p w14:paraId="42891F21" w14:textId="77777777" w:rsidR="0070324F" w:rsidRDefault="0070324F" w:rsidP="00DC70BA">
            <w:pPr>
              <w:pStyle w:val="TAC"/>
              <w:rPr>
                <w:lang w:val="en-US" w:eastAsia="ko-KR"/>
              </w:rPr>
            </w:pPr>
            <w:r>
              <w:rPr>
                <w:lang w:val="en-US" w:eastAsia="zh-CN"/>
              </w:rPr>
              <w:t>25</w:t>
            </w:r>
          </w:p>
        </w:tc>
        <w:tc>
          <w:tcPr>
            <w:tcW w:w="960" w:type="dxa"/>
            <w:tcBorders>
              <w:top w:val="single" w:sz="4" w:space="0" w:color="auto"/>
              <w:left w:val="single" w:sz="4" w:space="0" w:color="auto"/>
              <w:right w:val="single" w:sz="4" w:space="0" w:color="auto"/>
            </w:tcBorders>
          </w:tcPr>
          <w:p w14:paraId="217C15B9" w14:textId="77777777" w:rsidR="0070324F" w:rsidRDefault="0070324F" w:rsidP="00DC70BA">
            <w:pPr>
              <w:pStyle w:val="TAC"/>
              <w:rPr>
                <w:lang w:val="en-US" w:eastAsia="ko-KR"/>
              </w:rPr>
            </w:pPr>
            <w:r w:rsidRPr="001D386E">
              <w:rPr>
                <w:rFonts w:cs="Arial"/>
                <w:lang w:val="en-US"/>
              </w:rPr>
              <w:t>2140</w:t>
            </w:r>
          </w:p>
        </w:tc>
        <w:tc>
          <w:tcPr>
            <w:tcW w:w="977" w:type="dxa"/>
            <w:tcBorders>
              <w:top w:val="single" w:sz="4" w:space="0" w:color="auto"/>
              <w:left w:val="single" w:sz="4" w:space="0" w:color="auto"/>
              <w:bottom w:val="single" w:sz="4" w:space="0" w:color="auto"/>
              <w:right w:val="single" w:sz="4" w:space="0" w:color="auto"/>
            </w:tcBorders>
          </w:tcPr>
          <w:p w14:paraId="305A20CA" w14:textId="77777777" w:rsidR="0070324F" w:rsidRDefault="0070324F" w:rsidP="00DC70BA">
            <w:pPr>
              <w:pStyle w:val="TAC"/>
            </w:pPr>
            <w:r w:rsidRPr="001D386E">
              <w:rPr>
                <w:rFonts w:cs="Arial" w:hint="eastAsia"/>
                <w:lang w:val="en-US"/>
              </w:rPr>
              <w:t>N</w:t>
            </w:r>
            <w:r w:rsidRPr="001D386E">
              <w:rPr>
                <w:rFonts w:cs="Arial"/>
                <w:lang w:val="en-US"/>
              </w:rPr>
              <w:t>/</w:t>
            </w:r>
            <w:r w:rsidRPr="001D386E">
              <w:rPr>
                <w:rFonts w:cs="Arial" w:hint="eastAsia"/>
                <w:lang w:val="en-US"/>
              </w:rPr>
              <w:t>A</w:t>
            </w:r>
          </w:p>
        </w:tc>
        <w:tc>
          <w:tcPr>
            <w:tcW w:w="828" w:type="dxa"/>
            <w:tcBorders>
              <w:top w:val="single" w:sz="4" w:space="0" w:color="auto"/>
              <w:left w:val="single" w:sz="4" w:space="0" w:color="auto"/>
              <w:right w:val="single" w:sz="4" w:space="0" w:color="auto"/>
            </w:tcBorders>
            <w:vAlign w:val="center"/>
          </w:tcPr>
          <w:p w14:paraId="0CA8C345" w14:textId="77777777" w:rsidR="0070324F" w:rsidRDefault="0070324F" w:rsidP="00DC70BA">
            <w:pPr>
              <w:pStyle w:val="TAC"/>
              <w:rPr>
                <w:lang w:eastAsia="zh-CN"/>
              </w:rPr>
            </w:pPr>
            <w:r>
              <w:rPr>
                <w:lang w:val="en-US" w:eastAsia="zh-CN"/>
              </w:rPr>
              <w:t>FDD</w:t>
            </w:r>
          </w:p>
        </w:tc>
        <w:tc>
          <w:tcPr>
            <w:tcW w:w="1057" w:type="dxa"/>
            <w:tcBorders>
              <w:top w:val="single" w:sz="4" w:space="0" w:color="auto"/>
              <w:left w:val="single" w:sz="4" w:space="0" w:color="auto"/>
              <w:right w:val="single" w:sz="4" w:space="0" w:color="auto"/>
            </w:tcBorders>
          </w:tcPr>
          <w:p w14:paraId="4157F865" w14:textId="77777777" w:rsidR="0070324F" w:rsidRDefault="0070324F" w:rsidP="00DC70BA">
            <w:pPr>
              <w:pStyle w:val="TAC"/>
            </w:pPr>
            <w:r>
              <w:rPr>
                <w:lang w:val="en-US" w:eastAsia="zh-CN"/>
              </w:rPr>
              <w:t>N/A</w:t>
            </w:r>
          </w:p>
        </w:tc>
      </w:tr>
      <w:tr w:rsidR="0070324F" w14:paraId="51760F14" w14:textId="77777777" w:rsidTr="00DC70B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4F16AA9" w14:textId="77777777" w:rsidR="0070324F" w:rsidRDefault="0070324F" w:rsidP="00DC70B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C95C929" w14:textId="77777777" w:rsidR="0070324F" w:rsidRDefault="0070324F" w:rsidP="00DC70BA">
            <w:pPr>
              <w:pStyle w:val="TAC"/>
              <w:rPr>
                <w:lang w:val="en-US" w:eastAsia="ko-KR"/>
              </w:rPr>
            </w:pPr>
            <w:r>
              <w:rPr>
                <w:rFonts w:hint="eastAsia"/>
                <w:lang w:val="en-US" w:eastAsia="zh-CN"/>
              </w:rPr>
              <w:t>n</w:t>
            </w:r>
            <w:r>
              <w:rPr>
                <w:lang w:val="en-US" w:eastAsia="zh-CN"/>
              </w:rPr>
              <w:t>3</w:t>
            </w:r>
          </w:p>
        </w:tc>
        <w:tc>
          <w:tcPr>
            <w:tcW w:w="960" w:type="dxa"/>
            <w:tcBorders>
              <w:top w:val="single" w:sz="4" w:space="0" w:color="auto"/>
              <w:left w:val="single" w:sz="4" w:space="0" w:color="auto"/>
              <w:right w:val="single" w:sz="4" w:space="0" w:color="auto"/>
            </w:tcBorders>
          </w:tcPr>
          <w:p w14:paraId="3952F5B9" w14:textId="77777777" w:rsidR="0070324F" w:rsidRDefault="0070324F" w:rsidP="00DC70BA">
            <w:pPr>
              <w:pStyle w:val="TAC"/>
              <w:rPr>
                <w:lang w:val="en-US" w:eastAsia="ko-KR"/>
              </w:rPr>
            </w:pPr>
            <w:r w:rsidRPr="001D386E">
              <w:rPr>
                <w:rFonts w:cs="Arial" w:hint="eastAsia"/>
                <w:lang w:val="en-US"/>
              </w:rPr>
              <w:t>17</w:t>
            </w:r>
            <w:r w:rsidRPr="001D386E">
              <w:rPr>
                <w:rFonts w:cs="Arial"/>
                <w:lang w:val="en-US"/>
              </w:rPr>
              <w:t>35</w:t>
            </w:r>
          </w:p>
        </w:tc>
        <w:tc>
          <w:tcPr>
            <w:tcW w:w="964" w:type="dxa"/>
            <w:tcBorders>
              <w:top w:val="single" w:sz="4" w:space="0" w:color="auto"/>
              <w:left w:val="single" w:sz="4" w:space="0" w:color="auto"/>
              <w:right w:val="single" w:sz="4" w:space="0" w:color="auto"/>
            </w:tcBorders>
          </w:tcPr>
          <w:p w14:paraId="3EA98D27" w14:textId="77777777" w:rsidR="0070324F" w:rsidRDefault="0070324F" w:rsidP="00DC70BA">
            <w:pPr>
              <w:pStyle w:val="TAC"/>
              <w:rPr>
                <w:lang w:val="en-US" w:eastAsia="ko-KR"/>
              </w:rPr>
            </w:pPr>
            <w:r>
              <w:rPr>
                <w:lang w:val="en-US" w:eastAsia="zh-CN"/>
              </w:rPr>
              <w:t>5</w:t>
            </w:r>
          </w:p>
        </w:tc>
        <w:tc>
          <w:tcPr>
            <w:tcW w:w="960" w:type="dxa"/>
            <w:tcBorders>
              <w:top w:val="single" w:sz="4" w:space="0" w:color="auto"/>
              <w:left w:val="single" w:sz="4" w:space="0" w:color="auto"/>
              <w:right w:val="single" w:sz="4" w:space="0" w:color="auto"/>
            </w:tcBorders>
          </w:tcPr>
          <w:p w14:paraId="0998EDEF" w14:textId="77777777" w:rsidR="0070324F" w:rsidRDefault="0070324F" w:rsidP="00DC70BA">
            <w:pPr>
              <w:pStyle w:val="TAC"/>
              <w:rPr>
                <w:lang w:val="en-US" w:eastAsia="ko-KR"/>
              </w:rPr>
            </w:pPr>
            <w:r>
              <w:rPr>
                <w:lang w:val="en-US" w:eastAsia="zh-CN"/>
              </w:rPr>
              <w:t>25</w:t>
            </w:r>
          </w:p>
        </w:tc>
        <w:tc>
          <w:tcPr>
            <w:tcW w:w="960" w:type="dxa"/>
            <w:tcBorders>
              <w:top w:val="single" w:sz="4" w:space="0" w:color="auto"/>
              <w:left w:val="single" w:sz="4" w:space="0" w:color="auto"/>
              <w:right w:val="single" w:sz="4" w:space="0" w:color="auto"/>
            </w:tcBorders>
          </w:tcPr>
          <w:p w14:paraId="4AEC985B" w14:textId="77777777" w:rsidR="0070324F" w:rsidRDefault="0070324F" w:rsidP="00DC70BA">
            <w:pPr>
              <w:pStyle w:val="TAC"/>
              <w:rPr>
                <w:lang w:val="en-US" w:eastAsia="ko-KR"/>
              </w:rPr>
            </w:pPr>
            <w:r w:rsidRPr="001D386E">
              <w:rPr>
                <w:rFonts w:cs="Arial" w:hint="eastAsia"/>
                <w:lang w:val="en-US"/>
              </w:rPr>
              <w:t>18</w:t>
            </w:r>
            <w:r w:rsidRPr="001D386E">
              <w:rPr>
                <w:rFonts w:cs="Arial"/>
                <w:lang w:val="en-US"/>
              </w:rPr>
              <w:t>30</w:t>
            </w:r>
          </w:p>
        </w:tc>
        <w:tc>
          <w:tcPr>
            <w:tcW w:w="977" w:type="dxa"/>
            <w:tcBorders>
              <w:top w:val="single" w:sz="4" w:space="0" w:color="auto"/>
              <w:left w:val="single" w:sz="4" w:space="0" w:color="auto"/>
              <w:bottom w:val="single" w:sz="4" w:space="0" w:color="auto"/>
              <w:right w:val="single" w:sz="4" w:space="0" w:color="auto"/>
            </w:tcBorders>
          </w:tcPr>
          <w:p w14:paraId="719DAD2D" w14:textId="77777777" w:rsidR="0070324F" w:rsidRDefault="0070324F" w:rsidP="00DC70BA">
            <w:pPr>
              <w:pStyle w:val="TAC"/>
            </w:pPr>
            <w:r w:rsidRPr="001D386E">
              <w:rPr>
                <w:rFonts w:cs="Arial" w:hint="eastAsia"/>
                <w:lang w:val="en-US"/>
              </w:rPr>
              <w:t>N</w:t>
            </w:r>
            <w:r w:rsidRPr="001D386E">
              <w:rPr>
                <w:rFonts w:cs="Arial"/>
                <w:lang w:val="en-US"/>
              </w:rPr>
              <w:t>/</w:t>
            </w:r>
            <w:r w:rsidRPr="001D386E">
              <w:rPr>
                <w:rFonts w:cs="Arial" w:hint="eastAsia"/>
                <w:lang w:val="en-US"/>
              </w:rPr>
              <w:t>A</w:t>
            </w:r>
          </w:p>
        </w:tc>
        <w:tc>
          <w:tcPr>
            <w:tcW w:w="828" w:type="dxa"/>
            <w:tcBorders>
              <w:top w:val="single" w:sz="4" w:space="0" w:color="auto"/>
              <w:left w:val="single" w:sz="4" w:space="0" w:color="auto"/>
              <w:right w:val="single" w:sz="4" w:space="0" w:color="auto"/>
            </w:tcBorders>
            <w:vAlign w:val="center"/>
          </w:tcPr>
          <w:p w14:paraId="49099A8C" w14:textId="77777777" w:rsidR="0070324F" w:rsidRDefault="0070324F" w:rsidP="00DC70BA">
            <w:pPr>
              <w:pStyle w:val="TAC"/>
              <w:rPr>
                <w:lang w:eastAsia="zh-CN"/>
              </w:rPr>
            </w:pPr>
            <w:r>
              <w:rPr>
                <w:lang w:val="en-US" w:eastAsia="zh-CN"/>
              </w:rPr>
              <w:t>FDD</w:t>
            </w:r>
          </w:p>
        </w:tc>
        <w:tc>
          <w:tcPr>
            <w:tcW w:w="1057" w:type="dxa"/>
            <w:tcBorders>
              <w:top w:val="single" w:sz="4" w:space="0" w:color="auto"/>
              <w:left w:val="single" w:sz="4" w:space="0" w:color="auto"/>
              <w:right w:val="single" w:sz="4" w:space="0" w:color="auto"/>
            </w:tcBorders>
          </w:tcPr>
          <w:p w14:paraId="107AC8CD" w14:textId="77777777" w:rsidR="0070324F" w:rsidRDefault="0070324F" w:rsidP="00DC70BA">
            <w:pPr>
              <w:pStyle w:val="TAC"/>
            </w:pPr>
            <w:r>
              <w:rPr>
                <w:lang w:val="en-US" w:eastAsia="zh-CN"/>
              </w:rPr>
              <w:t>N/A</w:t>
            </w:r>
          </w:p>
        </w:tc>
      </w:tr>
      <w:tr w:rsidR="0070324F" w14:paraId="743F892D" w14:textId="77777777" w:rsidTr="00DC70B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92D4B5B" w14:textId="77777777" w:rsidR="0070324F" w:rsidRDefault="0070324F" w:rsidP="00DC70B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9B0BAC7" w14:textId="77777777" w:rsidR="0070324F" w:rsidRDefault="0070324F" w:rsidP="00DC70BA">
            <w:pPr>
              <w:pStyle w:val="TAC"/>
              <w:rPr>
                <w:lang w:val="en-US" w:eastAsia="ko-KR"/>
              </w:rPr>
            </w:pPr>
            <w:r>
              <w:rPr>
                <w:rFonts w:hint="eastAsia"/>
                <w:lang w:val="en-US" w:eastAsia="zh-CN"/>
              </w:rPr>
              <w:t>n</w:t>
            </w:r>
            <w:r>
              <w:rPr>
                <w:lang w:val="en-US" w:eastAsia="zh-CN"/>
              </w:rPr>
              <w:t>40</w:t>
            </w:r>
          </w:p>
        </w:tc>
        <w:tc>
          <w:tcPr>
            <w:tcW w:w="960" w:type="dxa"/>
            <w:tcBorders>
              <w:top w:val="single" w:sz="4" w:space="0" w:color="auto"/>
              <w:left w:val="single" w:sz="4" w:space="0" w:color="auto"/>
              <w:right w:val="single" w:sz="4" w:space="0" w:color="auto"/>
            </w:tcBorders>
          </w:tcPr>
          <w:p w14:paraId="2BFA1A2B" w14:textId="77777777" w:rsidR="0070324F" w:rsidRDefault="0070324F" w:rsidP="00DC70BA">
            <w:pPr>
              <w:pStyle w:val="TAC"/>
              <w:rPr>
                <w:lang w:val="en-US" w:eastAsia="ko-KR"/>
              </w:rPr>
            </w:pPr>
            <w:r w:rsidRPr="001D386E">
              <w:rPr>
                <w:rFonts w:cs="Arial"/>
                <w:lang w:val="en-US"/>
              </w:rPr>
              <w:t>2380</w:t>
            </w:r>
          </w:p>
        </w:tc>
        <w:tc>
          <w:tcPr>
            <w:tcW w:w="964" w:type="dxa"/>
            <w:tcBorders>
              <w:top w:val="single" w:sz="4" w:space="0" w:color="auto"/>
              <w:left w:val="single" w:sz="4" w:space="0" w:color="auto"/>
              <w:right w:val="single" w:sz="4" w:space="0" w:color="auto"/>
            </w:tcBorders>
          </w:tcPr>
          <w:p w14:paraId="34CAAE1A" w14:textId="77777777" w:rsidR="0070324F" w:rsidRDefault="0070324F" w:rsidP="00DC70BA">
            <w:pPr>
              <w:pStyle w:val="TAC"/>
              <w:rPr>
                <w:lang w:val="en-US" w:eastAsia="ko-KR"/>
              </w:rPr>
            </w:pPr>
            <w:r>
              <w:rPr>
                <w:lang w:val="en-US" w:eastAsia="zh-CN"/>
              </w:rPr>
              <w:t>5</w:t>
            </w:r>
          </w:p>
        </w:tc>
        <w:tc>
          <w:tcPr>
            <w:tcW w:w="960" w:type="dxa"/>
            <w:tcBorders>
              <w:top w:val="single" w:sz="4" w:space="0" w:color="auto"/>
              <w:left w:val="single" w:sz="4" w:space="0" w:color="auto"/>
              <w:right w:val="single" w:sz="4" w:space="0" w:color="auto"/>
            </w:tcBorders>
          </w:tcPr>
          <w:p w14:paraId="5E85E40D" w14:textId="77777777" w:rsidR="0070324F" w:rsidRDefault="0070324F" w:rsidP="00DC70BA">
            <w:pPr>
              <w:pStyle w:val="TAC"/>
              <w:rPr>
                <w:lang w:val="en-US" w:eastAsia="ko-KR"/>
              </w:rPr>
            </w:pPr>
            <w:r>
              <w:rPr>
                <w:lang w:val="en-US" w:eastAsia="zh-CN"/>
              </w:rPr>
              <w:t>25</w:t>
            </w:r>
          </w:p>
        </w:tc>
        <w:tc>
          <w:tcPr>
            <w:tcW w:w="960" w:type="dxa"/>
            <w:tcBorders>
              <w:top w:val="single" w:sz="4" w:space="0" w:color="auto"/>
              <w:left w:val="single" w:sz="4" w:space="0" w:color="auto"/>
              <w:right w:val="single" w:sz="4" w:space="0" w:color="auto"/>
            </w:tcBorders>
          </w:tcPr>
          <w:p w14:paraId="518AA0F0" w14:textId="77777777" w:rsidR="0070324F" w:rsidRDefault="0070324F" w:rsidP="00DC70BA">
            <w:pPr>
              <w:pStyle w:val="TAC"/>
              <w:rPr>
                <w:lang w:val="en-US" w:eastAsia="ko-KR"/>
              </w:rPr>
            </w:pPr>
            <w:r w:rsidRPr="001D386E">
              <w:rPr>
                <w:rFonts w:cs="Arial" w:hint="eastAsia"/>
                <w:lang w:val="en-US"/>
              </w:rPr>
              <w:t>23</w:t>
            </w:r>
            <w:r w:rsidRPr="001D386E">
              <w:rPr>
                <w:rFonts w:cs="Arial"/>
                <w:lang w:val="en-US"/>
              </w:rPr>
              <w:t>8</w:t>
            </w:r>
            <w:r w:rsidRPr="001D386E">
              <w:rPr>
                <w:rFonts w:cs="Arial" w:hint="eastAsia"/>
                <w:lang w:val="en-US"/>
              </w:rPr>
              <w:t>0</w:t>
            </w:r>
          </w:p>
        </w:tc>
        <w:tc>
          <w:tcPr>
            <w:tcW w:w="977" w:type="dxa"/>
            <w:tcBorders>
              <w:top w:val="single" w:sz="4" w:space="0" w:color="auto"/>
              <w:left w:val="single" w:sz="4" w:space="0" w:color="auto"/>
              <w:bottom w:val="single" w:sz="4" w:space="0" w:color="auto"/>
              <w:right w:val="single" w:sz="4" w:space="0" w:color="auto"/>
            </w:tcBorders>
          </w:tcPr>
          <w:p w14:paraId="4E4CE556" w14:textId="77777777" w:rsidR="0070324F" w:rsidRDefault="0070324F" w:rsidP="00DC70BA">
            <w:pPr>
              <w:pStyle w:val="TAC"/>
            </w:pPr>
            <w:r w:rsidRPr="001D386E">
              <w:rPr>
                <w:rFonts w:cs="Arial" w:hint="eastAsia"/>
                <w:lang w:val="en-US"/>
              </w:rPr>
              <w:t>8.0</w:t>
            </w:r>
          </w:p>
        </w:tc>
        <w:tc>
          <w:tcPr>
            <w:tcW w:w="828" w:type="dxa"/>
            <w:tcBorders>
              <w:top w:val="single" w:sz="4" w:space="0" w:color="auto"/>
              <w:left w:val="single" w:sz="4" w:space="0" w:color="auto"/>
              <w:right w:val="single" w:sz="4" w:space="0" w:color="auto"/>
            </w:tcBorders>
            <w:vAlign w:val="center"/>
          </w:tcPr>
          <w:p w14:paraId="7706FF63" w14:textId="77777777" w:rsidR="0070324F" w:rsidRDefault="0070324F" w:rsidP="00DC70BA">
            <w:pPr>
              <w:pStyle w:val="TAC"/>
              <w:rPr>
                <w:lang w:eastAsia="zh-CN"/>
              </w:rPr>
            </w:pPr>
            <w:r>
              <w:rPr>
                <w:lang w:val="en-US" w:eastAsia="zh-CN"/>
              </w:rPr>
              <w:t>TDD</w:t>
            </w:r>
          </w:p>
        </w:tc>
        <w:tc>
          <w:tcPr>
            <w:tcW w:w="1057" w:type="dxa"/>
            <w:tcBorders>
              <w:top w:val="single" w:sz="4" w:space="0" w:color="auto"/>
              <w:left w:val="single" w:sz="4" w:space="0" w:color="auto"/>
              <w:right w:val="single" w:sz="4" w:space="0" w:color="auto"/>
            </w:tcBorders>
          </w:tcPr>
          <w:p w14:paraId="62806F6D" w14:textId="77777777" w:rsidR="0070324F" w:rsidRDefault="0070324F" w:rsidP="00DC70BA">
            <w:pPr>
              <w:pStyle w:val="TAC"/>
            </w:pPr>
            <w:r>
              <w:rPr>
                <w:lang w:val="en-US" w:eastAsia="zh-CN"/>
              </w:rPr>
              <w:t>IMD5</w:t>
            </w:r>
          </w:p>
        </w:tc>
      </w:tr>
    </w:tbl>
    <w:p w14:paraId="41842308" w14:textId="77777777" w:rsidR="00BC1FE2" w:rsidRPr="0086115F" w:rsidRDefault="00BC1FE2" w:rsidP="00AC4AB0">
      <w:pPr>
        <w:rPr>
          <w:b/>
          <w:color w:val="0070C0"/>
          <w:sz w:val="32"/>
          <w:szCs w:val="32"/>
        </w:rPr>
      </w:pPr>
    </w:p>
    <w:p w14:paraId="6D2109F4" w14:textId="60FAABC1" w:rsidR="000C7A57" w:rsidRDefault="000C7A57" w:rsidP="000C7A57">
      <w:pPr>
        <w:pStyle w:val="21"/>
      </w:pPr>
      <w:bookmarkStart w:id="324" w:name="_Toc136288310"/>
      <w:r>
        <w:rPr>
          <w:rFonts w:hint="eastAsia"/>
        </w:rPr>
        <w:t>5.30</w:t>
      </w:r>
      <w:r w:rsidRPr="000469EC">
        <w:tab/>
      </w:r>
      <w:r>
        <w:rPr>
          <w:rFonts w:hint="eastAsia"/>
        </w:rPr>
        <w:t>CA_n</w:t>
      </w:r>
      <w:r>
        <w:t>1</w:t>
      </w:r>
      <w:r>
        <w:rPr>
          <w:rFonts w:hint="eastAsia"/>
        </w:rPr>
        <w:t>-n40</w:t>
      </w:r>
      <w:r>
        <w:t>-n77</w:t>
      </w:r>
      <w:bookmarkEnd w:id="324"/>
    </w:p>
    <w:p w14:paraId="2787C86F" w14:textId="4B6E5132" w:rsidR="000C7A57" w:rsidRPr="00A20126" w:rsidRDefault="000C7A57" w:rsidP="000C7A57">
      <w:pPr>
        <w:pStyle w:val="31"/>
      </w:pPr>
      <w:bookmarkStart w:id="325" w:name="_Toc136288311"/>
      <w:r>
        <w:t>5.30.1</w:t>
      </w:r>
      <w:r>
        <w:tab/>
        <w:t>Common for 1 band UL and 2 bands UL CA</w:t>
      </w:r>
      <w:bookmarkEnd w:id="325"/>
    </w:p>
    <w:p w14:paraId="1F21084B" w14:textId="4D074A05" w:rsidR="000C7A57" w:rsidRDefault="000C7A57" w:rsidP="000C7A57">
      <w:pPr>
        <w:pStyle w:val="41"/>
      </w:pPr>
      <w:bookmarkStart w:id="326" w:name="_Toc136288312"/>
      <w:r>
        <w:rPr>
          <w:rFonts w:hint="eastAsia"/>
        </w:rPr>
        <w:t>5.30.1</w:t>
      </w:r>
      <w:r>
        <w:t>.1</w:t>
      </w:r>
      <w:r>
        <w:tab/>
        <w:t xml:space="preserve">Operating bands for </w:t>
      </w:r>
      <w:r>
        <w:rPr>
          <w:rFonts w:hint="eastAsia"/>
        </w:rPr>
        <w:t>CA</w:t>
      </w:r>
      <w:bookmarkEnd w:id="326"/>
    </w:p>
    <w:p w14:paraId="5147E10A" w14:textId="34DD9757" w:rsidR="000C7A57" w:rsidRPr="000469EC" w:rsidRDefault="000C7A57" w:rsidP="000C7A57">
      <w:pPr>
        <w:pStyle w:val="TH"/>
        <w:rPr>
          <w:rFonts w:cs="Arial"/>
        </w:rPr>
      </w:pPr>
      <w:r>
        <w:rPr>
          <w:rFonts w:cs="Arial"/>
        </w:rPr>
        <w:t>Table 5.30.1.1-1</w:t>
      </w:r>
      <w:r w:rsidRPr="000469EC">
        <w:rPr>
          <w:rFonts w:cs="Arial"/>
        </w:rPr>
        <w:t>: Inter-band CA operating bands involving FR1 (three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0C7A57" w14:paraId="5E09D375" w14:textId="77777777" w:rsidTr="00DC70BA">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4D911486" w14:textId="77777777" w:rsidR="000C7A57" w:rsidRDefault="000C7A57" w:rsidP="00DC70BA">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51CD34FE" w14:textId="77777777" w:rsidR="000C7A57" w:rsidRDefault="000C7A57" w:rsidP="00DC70BA">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4876C5B8" w14:textId="77777777" w:rsidR="000C7A57" w:rsidRDefault="000C7A57" w:rsidP="00DC70BA">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0F8C0EB2" w14:textId="77777777" w:rsidR="000C7A57" w:rsidRDefault="000C7A57" w:rsidP="00DC70BA">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0B1C76E5" w14:textId="77777777" w:rsidR="000C7A57" w:rsidRDefault="000C7A57" w:rsidP="00DC70BA">
            <w:pPr>
              <w:keepNext/>
              <w:keepLines/>
              <w:spacing w:after="0"/>
              <w:jc w:val="center"/>
              <w:rPr>
                <w:rFonts w:ascii="Arial" w:hAnsi="Arial"/>
                <w:b/>
                <w:color w:val="000000"/>
                <w:sz w:val="18"/>
              </w:rPr>
            </w:pPr>
            <w:r>
              <w:rPr>
                <w:rFonts w:ascii="Arial" w:hAnsi="Arial"/>
                <w:b/>
                <w:color w:val="000000"/>
                <w:sz w:val="18"/>
              </w:rPr>
              <w:t>Duplex Mode</w:t>
            </w:r>
          </w:p>
        </w:tc>
      </w:tr>
      <w:tr w:rsidR="000C7A57" w14:paraId="3E9E257B" w14:textId="77777777" w:rsidTr="00DC70BA">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02060C" w14:textId="77777777" w:rsidR="000C7A57" w:rsidRDefault="000C7A57" w:rsidP="00DC70BA">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AECC54" w14:textId="77777777" w:rsidR="000C7A57" w:rsidRDefault="000C7A57" w:rsidP="00DC70BA">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1EE1A7C8" w14:textId="77777777" w:rsidR="000C7A57" w:rsidRDefault="000C7A57" w:rsidP="00DC70BA">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1EE6179" w14:textId="77777777" w:rsidR="000C7A57" w:rsidRDefault="000C7A57" w:rsidP="00DC70BA">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1E332D" w14:textId="77777777" w:rsidR="000C7A57" w:rsidRDefault="000C7A57" w:rsidP="00DC70BA">
            <w:pPr>
              <w:spacing w:after="0"/>
              <w:rPr>
                <w:rFonts w:ascii="Arial" w:hAnsi="Arial"/>
                <w:b/>
                <w:color w:val="000000"/>
                <w:sz w:val="18"/>
              </w:rPr>
            </w:pPr>
          </w:p>
        </w:tc>
      </w:tr>
      <w:tr w:rsidR="000C7A57" w14:paraId="195A20E9" w14:textId="77777777" w:rsidTr="00DC70BA">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10BB3F" w14:textId="77777777" w:rsidR="000C7A57" w:rsidRDefault="000C7A57" w:rsidP="00DC70BA">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EC3861" w14:textId="77777777" w:rsidR="000C7A57" w:rsidRDefault="000C7A57" w:rsidP="00DC70BA">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213BA892" w14:textId="77777777" w:rsidR="000C7A57" w:rsidRDefault="000C7A57" w:rsidP="00DC70BA">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08BEBFE2" w14:textId="77777777" w:rsidR="000C7A57" w:rsidRDefault="000C7A57" w:rsidP="00DC70BA">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D40896" w14:textId="77777777" w:rsidR="000C7A57" w:rsidRDefault="000C7A57" w:rsidP="00DC70BA">
            <w:pPr>
              <w:spacing w:after="0"/>
              <w:rPr>
                <w:rFonts w:ascii="Arial" w:hAnsi="Arial"/>
                <w:b/>
                <w:color w:val="000000"/>
                <w:sz w:val="18"/>
              </w:rPr>
            </w:pPr>
          </w:p>
        </w:tc>
      </w:tr>
      <w:tr w:rsidR="000C7A57" w14:paraId="73F97873" w14:textId="77777777" w:rsidTr="00DC70BA">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31AD49E3" w14:textId="77777777" w:rsidR="000C7A57" w:rsidRPr="00050EB8" w:rsidRDefault="000C7A57" w:rsidP="00DC70BA">
            <w:pPr>
              <w:keepNext/>
              <w:keepLines/>
              <w:spacing w:after="0"/>
              <w:jc w:val="center"/>
              <w:rPr>
                <w:rFonts w:ascii="Arial" w:hAnsi="Arial"/>
                <w:color w:val="000000"/>
                <w:sz w:val="18"/>
                <w:lang w:eastAsia="zh-CN"/>
              </w:rPr>
            </w:pPr>
            <w:r w:rsidRPr="009B4792">
              <w:rPr>
                <w:rFonts w:ascii="Arial" w:eastAsia="宋体" w:hAnsi="Arial"/>
                <w:color w:val="000000"/>
                <w:sz w:val="18"/>
                <w:lang w:eastAsia="zh-CN"/>
              </w:rPr>
              <w:t>CA_n1-</w:t>
            </w:r>
            <w:r>
              <w:rPr>
                <w:rFonts w:ascii="Arial" w:eastAsia="宋体" w:hAnsi="Arial"/>
                <w:color w:val="000000"/>
                <w:sz w:val="18"/>
                <w:lang w:eastAsia="zh-CN"/>
              </w:rPr>
              <w:t>n40-n77</w:t>
            </w:r>
          </w:p>
        </w:tc>
        <w:tc>
          <w:tcPr>
            <w:tcW w:w="1067" w:type="dxa"/>
            <w:tcBorders>
              <w:top w:val="single" w:sz="4" w:space="0" w:color="auto"/>
              <w:left w:val="single" w:sz="4" w:space="0" w:color="auto"/>
              <w:bottom w:val="single" w:sz="4" w:space="0" w:color="auto"/>
              <w:right w:val="single" w:sz="4" w:space="0" w:color="auto"/>
            </w:tcBorders>
            <w:vAlign w:val="center"/>
            <w:hideMark/>
          </w:tcPr>
          <w:p w14:paraId="5FF848A1" w14:textId="77777777" w:rsidR="000C7A57" w:rsidRPr="00050EB8" w:rsidRDefault="000C7A57" w:rsidP="00DC70BA">
            <w:pPr>
              <w:keepNext/>
              <w:keepLines/>
              <w:spacing w:after="0"/>
              <w:jc w:val="center"/>
              <w:rPr>
                <w:rFonts w:ascii="Arial" w:hAnsi="Arial"/>
                <w:color w:val="000000"/>
                <w:sz w:val="18"/>
              </w:rPr>
            </w:pPr>
            <w:r>
              <w:rPr>
                <w:rFonts w:ascii="Arial" w:hAnsi="Arial"/>
                <w:color w:val="000000"/>
                <w:sz w:val="18"/>
              </w:rPr>
              <w:t>n1</w:t>
            </w:r>
          </w:p>
        </w:tc>
        <w:tc>
          <w:tcPr>
            <w:tcW w:w="1212" w:type="dxa"/>
            <w:tcBorders>
              <w:top w:val="single" w:sz="4" w:space="0" w:color="auto"/>
              <w:left w:val="single" w:sz="4" w:space="0" w:color="auto"/>
              <w:bottom w:val="single" w:sz="4" w:space="0" w:color="auto"/>
              <w:right w:val="single" w:sz="4" w:space="0" w:color="auto"/>
            </w:tcBorders>
            <w:hideMark/>
          </w:tcPr>
          <w:p w14:paraId="5307270C" w14:textId="77777777" w:rsidR="000C7A57" w:rsidRPr="00050EB8" w:rsidRDefault="000C7A57" w:rsidP="00DC70BA">
            <w:pPr>
              <w:keepNext/>
              <w:keepLines/>
              <w:spacing w:after="0"/>
              <w:jc w:val="right"/>
              <w:rPr>
                <w:rFonts w:ascii="Arial" w:hAnsi="Arial" w:cs="Arial"/>
                <w:color w:val="000000"/>
                <w:sz w:val="18"/>
                <w:lang w:eastAsia="zh-CN"/>
              </w:rPr>
            </w:pPr>
            <w:r>
              <w:rPr>
                <w:rFonts w:ascii="Arial" w:hAnsi="Arial" w:cs="Arial"/>
                <w:sz w:val="18"/>
                <w:lang w:val="en-US" w:eastAsia="zh-CN"/>
              </w:rPr>
              <w:t>1920 MHz</w:t>
            </w:r>
          </w:p>
        </w:tc>
        <w:tc>
          <w:tcPr>
            <w:tcW w:w="317" w:type="dxa"/>
            <w:tcBorders>
              <w:top w:val="single" w:sz="4" w:space="0" w:color="auto"/>
              <w:left w:val="single" w:sz="4" w:space="0" w:color="auto"/>
              <w:bottom w:val="single" w:sz="4" w:space="0" w:color="auto"/>
              <w:right w:val="single" w:sz="4" w:space="0" w:color="auto"/>
            </w:tcBorders>
            <w:hideMark/>
          </w:tcPr>
          <w:p w14:paraId="5471DA0A" w14:textId="77777777" w:rsidR="000C7A57" w:rsidRDefault="000C7A57"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2EC693F1" w14:textId="77777777" w:rsidR="000C7A57" w:rsidRPr="00050EB8" w:rsidRDefault="000C7A57" w:rsidP="00DC70BA">
            <w:pPr>
              <w:keepNext/>
              <w:keepLines/>
              <w:spacing w:after="0"/>
              <w:rPr>
                <w:rFonts w:ascii="Arial" w:hAnsi="Arial" w:cs="Arial"/>
                <w:color w:val="000000"/>
                <w:sz w:val="18"/>
                <w:lang w:eastAsia="zh-CN"/>
              </w:rPr>
            </w:pPr>
            <w:r>
              <w:rPr>
                <w:rFonts w:ascii="Arial" w:hAnsi="Arial" w:cs="Arial"/>
                <w:sz w:val="18"/>
                <w:lang w:val="en-US" w:eastAsia="zh-CN"/>
              </w:rPr>
              <w:t>1980 MHz</w:t>
            </w:r>
          </w:p>
        </w:tc>
        <w:tc>
          <w:tcPr>
            <w:tcW w:w="1210" w:type="dxa"/>
            <w:tcBorders>
              <w:top w:val="single" w:sz="4" w:space="0" w:color="auto"/>
              <w:left w:val="single" w:sz="4" w:space="0" w:color="auto"/>
              <w:bottom w:val="single" w:sz="4" w:space="0" w:color="auto"/>
              <w:right w:val="single" w:sz="4" w:space="0" w:color="auto"/>
            </w:tcBorders>
            <w:hideMark/>
          </w:tcPr>
          <w:p w14:paraId="13264405" w14:textId="77777777" w:rsidR="000C7A57" w:rsidRPr="00050EB8" w:rsidRDefault="000C7A57" w:rsidP="00DC70BA">
            <w:pPr>
              <w:keepNext/>
              <w:keepLines/>
              <w:spacing w:after="0"/>
              <w:jc w:val="right"/>
              <w:rPr>
                <w:rFonts w:ascii="Arial" w:hAnsi="Arial" w:cs="Arial"/>
                <w:color w:val="000000"/>
                <w:sz w:val="18"/>
                <w:lang w:eastAsia="zh-CN"/>
              </w:rPr>
            </w:pPr>
            <w:r>
              <w:rPr>
                <w:rFonts w:ascii="Arial" w:hAnsi="Arial" w:cs="Arial"/>
                <w:sz w:val="18"/>
                <w:lang w:val="en-US"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14:paraId="3E0C2186" w14:textId="77777777" w:rsidR="000C7A57" w:rsidRDefault="000C7A57"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726EE3E0" w14:textId="77777777" w:rsidR="000C7A57" w:rsidRPr="00050EB8" w:rsidRDefault="000C7A57" w:rsidP="00DC70BA">
            <w:pPr>
              <w:keepNext/>
              <w:keepLines/>
              <w:spacing w:after="0"/>
              <w:rPr>
                <w:rFonts w:ascii="Arial" w:hAnsi="Arial" w:cs="Arial"/>
                <w:color w:val="000000"/>
                <w:sz w:val="18"/>
                <w:lang w:eastAsia="zh-CN"/>
              </w:rPr>
            </w:pPr>
            <w:r>
              <w:rPr>
                <w:rFonts w:ascii="Arial" w:hAnsi="Arial" w:cs="Arial"/>
                <w:sz w:val="18"/>
                <w:lang w:val="en-US" w:eastAsia="zh-CN"/>
              </w:rPr>
              <w:t>2170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2328EC2E" w14:textId="77777777" w:rsidR="000C7A57" w:rsidRPr="00050EB8" w:rsidRDefault="000C7A57" w:rsidP="00DC70BA">
            <w:pPr>
              <w:keepNext/>
              <w:keepLines/>
              <w:spacing w:after="0"/>
              <w:jc w:val="center"/>
              <w:rPr>
                <w:rFonts w:ascii="Arial" w:hAnsi="Arial"/>
                <w:color w:val="000000"/>
                <w:sz w:val="18"/>
                <w:lang w:eastAsia="zh-CN"/>
              </w:rPr>
            </w:pPr>
            <w:r>
              <w:rPr>
                <w:rFonts w:ascii="Arial" w:hAnsi="Arial" w:cs="Arial"/>
                <w:sz w:val="18"/>
                <w:lang w:eastAsia="ja-JP"/>
              </w:rPr>
              <w:t>FDD</w:t>
            </w:r>
          </w:p>
        </w:tc>
      </w:tr>
      <w:tr w:rsidR="000C7A57" w14:paraId="331E7518" w14:textId="77777777" w:rsidTr="00DC70BA">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8EC884" w14:textId="77777777" w:rsidR="000C7A57" w:rsidRPr="00050EB8" w:rsidRDefault="000C7A57" w:rsidP="00DC70BA">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34AF49CB" w14:textId="77777777" w:rsidR="000C7A57" w:rsidRPr="00050EB8" w:rsidRDefault="000C7A57" w:rsidP="00DC70BA">
            <w:pPr>
              <w:keepNext/>
              <w:keepLines/>
              <w:spacing w:after="0"/>
              <w:jc w:val="center"/>
              <w:rPr>
                <w:rFonts w:ascii="Arial" w:hAnsi="Arial"/>
                <w:color w:val="000000"/>
                <w:sz w:val="18"/>
              </w:rPr>
            </w:pPr>
            <w:r>
              <w:rPr>
                <w:rFonts w:ascii="Arial" w:eastAsia="宋体" w:hAnsi="Arial"/>
                <w:color w:val="000000"/>
                <w:sz w:val="18"/>
                <w:lang w:eastAsia="zh-CN"/>
              </w:rPr>
              <w:t>n40</w:t>
            </w:r>
          </w:p>
        </w:tc>
        <w:tc>
          <w:tcPr>
            <w:tcW w:w="1212" w:type="dxa"/>
            <w:tcBorders>
              <w:top w:val="single" w:sz="4" w:space="0" w:color="auto"/>
              <w:left w:val="single" w:sz="4" w:space="0" w:color="auto"/>
              <w:bottom w:val="single" w:sz="4" w:space="0" w:color="auto"/>
              <w:right w:val="single" w:sz="4" w:space="0" w:color="auto"/>
            </w:tcBorders>
            <w:vAlign w:val="center"/>
          </w:tcPr>
          <w:p w14:paraId="43AEC26B" w14:textId="77777777" w:rsidR="000C7A57" w:rsidRPr="00050EB8" w:rsidRDefault="000C7A57" w:rsidP="00DC70BA">
            <w:pPr>
              <w:keepNext/>
              <w:keepLines/>
              <w:spacing w:after="0"/>
              <w:jc w:val="right"/>
              <w:rPr>
                <w:rFonts w:ascii="Arial" w:hAnsi="Arial" w:cs="Arial"/>
                <w:color w:val="000000"/>
                <w:sz w:val="18"/>
                <w:lang w:eastAsia="zh-CN"/>
              </w:rPr>
            </w:pPr>
            <w:r w:rsidRPr="004B5957">
              <w:rPr>
                <w:rFonts w:ascii="Arial" w:eastAsia="宋体" w:hAnsi="Arial" w:cs="Arial"/>
                <w:sz w:val="18"/>
                <w:lang w:eastAsia="zh-CN"/>
              </w:rPr>
              <w:t>2</w:t>
            </w:r>
            <w:r>
              <w:rPr>
                <w:rFonts w:ascii="Arial" w:eastAsia="宋体" w:hAnsi="Arial" w:cs="Arial"/>
                <w:sz w:val="18"/>
                <w:lang w:eastAsia="zh-CN"/>
              </w:rPr>
              <w:t>30</w:t>
            </w:r>
            <w:r w:rsidRPr="004B5957">
              <w:rPr>
                <w:rFonts w:ascii="Arial" w:eastAsia="宋体" w:hAnsi="Arial" w:cs="Arial"/>
                <w:sz w:val="18"/>
                <w:lang w:eastAsia="zh-CN"/>
              </w:rPr>
              <w:t>0</w:t>
            </w:r>
            <w:r>
              <w:rPr>
                <w:rFonts w:ascii="Arial" w:eastAsia="宋体" w:hAnsi="Arial" w:cs="Arial"/>
                <w:sz w:val="18"/>
                <w:lang w:eastAsia="zh-CN"/>
              </w:rPr>
              <w:t xml:space="preserve"> </w:t>
            </w:r>
            <w:r w:rsidRPr="004B5957">
              <w:rPr>
                <w:rFonts w:ascii="Arial" w:eastAsia="宋体" w:hAnsi="Arial" w:cs="Arial"/>
                <w:sz w:val="18"/>
                <w:lang w:eastAsia="zh-CN"/>
              </w:rPr>
              <w:t>MHz</w:t>
            </w:r>
          </w:p>
        </w:tc>
        <w:tc>
          <w:tcPr>
            <w:tcW w:w="317" w:type="dxa"/>
            <w:tcBorders>
              <w:top w:val="single" w:sz="4" w:space="0" w:color="auto"/>
              <w:left w:val="single" w:sz="4" w:space="0" w:color="auto"/>
              <w:bottom w:val="single" w:sz="4" w:space="0" w:color="auto"/>
              <w:right w:val="single" w:sz="4" w:space="0" w:color="auto"/>
            </w:tcBorders>
            <w:vAlign w:val="center"/>
          </w:tcPr>
          <w:p w14:paraId="22655C43" w14:textId="77777777" w:rsidR="000C7A57" w:rsidRDefault="000C7A57"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25914491" w14:textId="77777777" w:rsidR="000C7A57" w:rsidRPr="00050EB8" w:rsidRDefault="000C7A57" w:rsidP="00DC70BA">
            <w:pPr>
              <w:keepNext/>
              <w:keepLines/>
              <w:spacing w:after="0"/>
              <w:rPr>
                <w:rFonts w:ascii="Arial" w:hAnsi="Arial" w:cs="Arial"/>
                <w:color w:val="000000"/>
                <w:sz w:val="18"/>
                <w:lang w:eastAsia="zh-CN"/>
              </w:rPr>
            </w:pPr>
            <w:r w:rsidRPr="004B5957">
              <w:rPr>
                <w:rFonts w:ascii="Arial" w:eastAsia="宋体" w:hAnsi="Arial" w:cs="Arial"/>
                <w:sz w:val="18"/>
                <w:lang w:eastAsia="zh-CN"/>
              </w:rPr>
              <w:t>2</w:t>
            </w:r>
            <w:r>
              <w:rPr>
                <w:rFonts w:ascii="Arial" w:eastAsia="宋体" w:hAnsi="Arial" w:cs="Arial"/>
                <w:sz w:val="18"/>
                <w:lang w:eastAsia="zh-CN"/>
              </w:rPr>
              <w:t>40</w:t>
            </w:r>
            <w:r w:rsidRPr="004B5957">
              <w:rPr>
                <w:rFonts w:ascii="Arial" w:eastAsia="宋体" w:hAnsi="Arial" w:cs="Arial"/>
                <w:sz w:val="18"/>
                <w:lang w:eastAsia="zh-CN"/>
              </w:rPr>
              <w:t>0</w:t>
            </w:r>
            <w:r>
              <w:rPr>
                <w:rFonts w:ascii="Arial" w:eastAsia="宋体" w:hAnsi="Arial" w:cs="Arial"/>
                <w:sz w:val="18"/>
                <w:lang w:eastAsia="zh-CN"/>
              </w:rPr>
              <w:t xml:space="preserve"> </w:t>
            </w:r>
            <w:r w:rsidRPr="004B5957">
              <w:rPr>
                <w:rFonts w:ascii="Arial" w:eastAsia="宋体" w:hAnsi="Arial" w:cs="Arial"/>
                <w:sz w:val="18"/>
                <w:lang w:eastAsia="zh-CN"/>
              </w:rPr>
              <w:t>MHz</w:t>
            </w:r>
          </w:p>
        </w:tc>
        <w:tc>
          <w:tcPr>
            <w:tcW w:w="1210" w:type="dxa"/>
            <w:tcBorders>
              <w:top w:val="single" w:sz="4" w:space="0" w:color="auto"/>
              <w:left w:val="single" w:sz="4" w:space="0" w:color="auto"/>
              <w:bottom w:val="single" w:sz="4" w:space="0" w:color="auto"/>
              <w:right w:val="single" w:sz="4" w:space="0" w:color="auto"/>
            </w:tcBorders>
            <w:vAlign w:val="center"/>
          </w:tcPr>
          <w:p w14:paraId="51003A6D" w14:textId="77777777" w:rsidR="000C7A57" w:rsidRPr="00050EB8" w:rsidRDefault="000C7A57" w:rsidP="00DC70BA">
            <w:pPr>
              <w:keepNext/>
              <w:keepLines/>
              <w:spacing w:after="0"/>
              <w:jc w:val="right"/>
              <w:rPr>
                <w:rFonts w:ascii="Arial" w:hAnsi="Arial" w:cs="Arial"/>
                <w:color w:val="000000"/>
                <w:sz w:val="18"/>
                <w:lang w:eastAsia="zh-CN"/>
              </w:rPr>
            </w:pPr>
            <w:r w:rsidRPr="004B5957">
              <w:rPr>
                <w:rFonts w:ascii="Arial" w:eastAsia="宋体" w:hAnsi="Arial" w:cs="Arial"/>
                <w:sz w:val="18"/>
                <w:lang w:eastAsia="zh-CN"/>
              </w:rPr>
              <w:t>2</w:t>
            </w:r>
            <w:r>
              <w:rPr>
                <w:rFonts w:ascii="Arial" w:eastAsia="宋体" w:hAnsi="Arial" w:cs="Arial"/>
                <w:sz w:val="18"/>
                <w:lang w:eastAsia="zh-CN"/>
              </w:rPr>
              <w:t>30</w:t>
            </w:r>
            <w:r w:rsidRPr="004B5957">
              <w:rPr>
                <w:rFonts w:ascii="Arial" w:eastAsia="宋体" w:hAnsi="Arial" w:cs="Arial"/>
                <w:sz w:val="18"/>
                <w:lang w:eastAsia="zh-CN"/>
              </w:rPr>
              <w:t>0</w:t>
            </w:r>
            <w:r>
              <w:rPr>
                <w:rFonts w:ascii="Arial" w:eastAsia="宋体" w:hAnsi="Arial" w:cs="Arial"/>
                <w:sz w:val="18"/>
                <w:lang w:eastAsia="zh-CN"/>
              </w:rPr>
              <w:t xml:space="preserve"> </w:t>
            </w:r>
            <w:r w:rsidRPr="004B5957">
              <w:rPr>
                <w:rFonts w:ascii="Arial" w:eastAsia="宋体" w:hAnsi="Arial" w:cs="Arial"/>
                <w:sz w:val="18"/>
                <w:lang w:eastAsia="zh-CN"/>
              </w:rPr>
              <w:t>MHz</w:t>
            </w:r>
          </w:p>
        </w:tc>
        <w:tc>
          <w:tcPr>
            <w:tcW w:w="317" w:type="dxa"/>
            <w:tcBorders>
              <w:top w:val="single" w:sz="4" w:space="0" w:color="auto"/>
              <w:left w:val="single" w:sz="4" w:space="0" w:color="auto"/>
              <w:bottom w:val="single" w:sz="4" w:space="0" w:color="auto"/>
              <w:right w:val="single" w:sz="4" w:space="0" w:color="auto"/>
            </w:tcBorders>
            <w:vAlign w:val="center"/>
          </w:tcPr>
          <w:p w14:paraId="10CE59F1" w14:textId="77777777" w:rsidR="000C7A57" w:rsidRDefault="000C7A57" w:rsidP="00DC70BA">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575D2D12" w14:textId="77777777" w:rsidR="000C7A57" w:rsidRPr="00050EB8" w:rsidRDefault="000C7A57" w:rsidP="00DC70BA">
            <w:pPr>
              <w:keepNext/>
              <w:keepLines/>
              <w:spacing w:after="0"/>
              <w:rPr>
                <w:rFonts w:ascii="Arial" w:hAnsi="Arial" w:cs="Arial"/>
                <w:color w:val="000000"/>
                <w:sz w:val="18"/>
                <w:lang w:eastAsia="zh-CN"/>
              </w:rPr>
            </w:pPr>
            <w:r w:rsidRPr="004B5957">
              <w:rPr>
                <w:rFonts w:ascii="Arial" w:eastAsia="宋体" w:hAnsi="Arial" w:cs="Arial"/>
                <w:sz w:val="18"/>
                <w:lang w:eastAsia="zh-CN"/>
              </w:rPr>
              <w:t>2</w:t>
            </w:r>
            <w:r>
              <w:rPr>
                <w:rFonts w:ascii="Arial" w:eastAsia="宋体" w:hAnsi="Arial" w:cs="Arial"/>
                <w:sz w:val="18"/>
                <w:lang w:eastAsia="zh-CN"/>
              </w:rPr>
              <w:t>40</w:t>
            </w:r>
            <w:r w:rsidRPr="004B5957">
              <w:rPr>
                <w:rFonts w:ascii="Arial" w:eastAsia="宋体" w:hAnsi="Arial" w:cs="Arial"/>
                <w:sz w:val="18"/>
                <w:lang w:eastAsia="zh-CN"/>
              </w:rPr>
              <w:t>0</w:t>
            </w:r>
            <w:r>
              <w:rPr>
                <w:rFonts w:ascii="Arial" w:eastAsia="宋体" w:hAnsi="Arial" w:cs="Arial"/>
                <w:sz w:val="18"/>
                <w:lang w:eastAsia="zh-CN"/>
              </w:rPr>
              <w:t xml:space="preserve"> </w:t>
            </w:r>
            <w:r w:rsidRPr="004B5957">
              <w:rPr>
                <w:rFonts w:ascii="Arial" w:eastAsia="宋体" w:hAnsi="Arial" w:cs="Arial"/>
                <w:sz w:val="18"/>
                <w:lang w:eastAsia="zh-CN"/>
              </w:rPr>
              <w:t>MHz</w:t>
            </w:r>
          </w:p>
        </w:tc>
        <w:tc>
          <w:tcPr>
            <w:tcW w:w="850" w:type="dxa"/>
            <w:tcBorders>
              <w:top w:val="single" w:sz="4" w:space="0" w:color="auto"/>
              <w:left w:val="single" w:sz="4" w:space="0" w:color="auto"/>
              <w:bottom w:val="single" w:sz="4" w:space="0" w:color="auto"/>
              <w:right w:val="single" w:sz="4" w:space="0" w:color="auto"/>
            </w:tcBorders>
            <w:vAlign w:val="center"/>
          </w:tcPr>
          <w:p w14:paraId="2C96E00F" w14:textId="77777777" w:rsidR="000C7A57" w:rsidRPr="00050EB8" w:rsidRDefault="000C7A57" w:rsidP="00DC70BA">
            <w:pPr>
              <w:keepNext/>
              <w:keepLines/>
              <w:spacing w:after="0"/>
              <w:jc w:val="center"/>
              <w:rPr>
                <w:rFonts w:ascii="Arial" w:hAnsi="Arial"/>
                <w:color w:val="000000"/>
                <w:sz w:val="18"/>
                <w:lang w:eastAsia="zh-CN"/>
              </w:rPr>
            </w:pPr>
            <w:r>
              <w:rPr>
                <w:rFonts w:ascii="Arial" w:hAnsi="Arial" w:cs="Arial"/>
                <w:sz w:val="18"/>
                <w:lang w:eastAsia="ja-JP"/>
              </w:rPr>
              <w:t>TDD</w:t>
            </w:r>
          </w:p>
        </w:tc>
      </w:tr>
      <w:tr w:rsidR="000C7A57" w14:paraId="098B89F1" w14:textId="77777777" w:rsidTr="00DC70BA">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7EE4CC" w14:textId="77777777" w:rsidR="000C7A57" w:rsidRPr="00050EB8" w:rsidRDefault="000C7A57" w:rsidP="00DC70BA">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91C4019" w14:textId="77777777" w:rsidR="000C7A57" w:rsidRPr="00050EB8" w:rsidRDefault="000C7A57" w:rsidP="00DC70BA">
            <w:pPr>
              <w:keepNext/>
              <w:keepLines/>
              <w:spacing w:after="0"/>
              <w:jc w:val="center"/>
              <w:rPr>
                <w:rFonts w:ascii="Arial" w:hAnsi="Arial"/>
                <w:color w:val="000000"/>
                <w:sz w:val="18"/>
                <w:lang w:eastAsia="zh-CN"/>
              </w:rPr>
            </w:pPr>
            <w:r>
              <w:rPr>
                <w:rFonts w:ascii="Arial" w:eastAsia="宋体" w:hAnsi="Arial"/>
                <w:color w:val="000000"/>
                <w:sz w:val="18"/>
                <w:lang w:eastAsia="zh-CN"/>
              </w:rPr>
              <w:t>n77</w:t>
            </w:r>
          </w:p>
        </w:tc>
        <w:tc>
          <w:tcPr>
            <w:tcW w:w="1212" w:type="dxa"/>
            <w:tcBorders>
              <w:top w:val="single" w:sz="4" w:space="0" w:color="auto"/>
              <w:left w:val="single" w:sz="4" w:space="0" w:color="auto"/>
              <w:bottom w:val="single" w:sz="4" w:space="0" w:color="auto"/>
              <w:right w:val="single" w:sz="4" w:space="0" w:color="auto"/>
            </w:tcBorders>
            <w:vAlign w:val="center"/>
            <w:hideMark/>
          </w:tcPr>
          <w:p w14:paraId="5BD3DEB0" w14:textId="77777777" w:rsidR="000C7A57" w:rsidRPr="00050EB8" w:rsidRDefault="000C7A57" w:rsidP="00DC70BA">
            <w:pPr>
              <w:keepNext/>
              <w:keepLines/>
              <w:spacing w:after="0"/>
              <w:jc w:val="right"/>
              <w:rPr>
                <w:rFonts w:ascii="Arial" w:hAnsi="Arial" w:cs="Arial"/>
                <w:color w:val="000000"/>
                <w:sz w:val="18"/>
                <w:lang w:eastAsia="zh-CN"/>
              </w:rPr>
            </w:pPr>
            <w:r>
              <w:rPr>
                <w:rFonts w:ascii="Arial" w:eastAsia="宋体" w:hAnsi="Arial" w:cs="Arial"/>
                <w:sz w:val="18"/>
                <w:lang w:eastAsia="zh-CN"/>
              </w:rPr>
              <w:t>330</w:t>
            </w:r>
            <w:r w:rsidRPr="004B5957">
              <w:rPr>
                <w:rFonts w:ascii="Arial" w:eastAsia="宋体" w:hAnsi="Arial" w:cs="Arial"/>
                <w:sz w:val="18"/>
                <w:lang w:eastAsia="zh-CN"/>
              </w:rPr>
              <w:t>0</w:t>
            </w:r>
            <w:r>
              <w:rPr>
                <w:rFonts w:ascii="Arial" w:eastAsia="宋体" w:hAnsi="Arial" w:cs="Arial"/>
                <w:sz w:val="18"/>
                <w:lang w:eastAsia="zh-CN"/>
              </w:rPr>
              <w:t xml:space="preserve"> </w:t>
            </w:r>
            <w:r w:rsidRPr="004B5957">
              <w:rPr>
                <w:rFonts w:ascii="Arial" w:eastAsia="宋体" w:hAnsi="Arial" w:cs="Arial"/>
                <w:sz w:val="18"/>
                <w:lang w:eastAsia="zh-CN"/>
              </w:rPr>
              <w:t>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6A12FD72" w14:textId="77777777" w:rsidR="000C7A57" w:rsidRDefault="000C7A57"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hideMark/>
          </w:tcPr>
          <w:p w14:paraId="7591F3C0" w14:textId="77777777" w:rsidR="000C7A57" w:rsidRPr="00050EB8" w:rsidRDefault="000C7A57" w:rsidP="00DC70BA">
            <w:pPr>
              <w:keepNext/>
              <w:keepLines/>
              <w:spacing w:after="0"/>
              <w:rPr>
                <w:rFonts w:ascii="Arial" w:hAnsi="Arial" w:cs="Arial"/>
                <w:color w:val="000000"/>
                <w:sz w:val="18"/>
                <w:lang w:eastAsia="zh-CN"/>
              </w:rPr>
            </w:pPr>
            <w:r>
              <w:rPr>
                <w:rFonts w:ascii="Arial" w:eastAsia="宋体" w:hAnsi="Arial" w:cs="Arial"/>
                <w:sz w:val="18"/>
                <w:lang w:eastAsia="zh-CN"/>
              </w:rPr>
              <w:t>420</w:t>
            </w:r>
            <w:r w:rsidRPr="004B5957">
              <w:rPr>
                <w:rFonts w:ascii="Arial" w:eastAsia="宋体" w:hAnsi="Arial" w:cs="Arial"/>
                <w:sz w:val="18"/>
                <w:lang w:eastAsia="zh-CN"/>
              </w:rPr>
              <w:t>0</w:t>
            </w:r>
            <w:r>
              <w:rPr>
                <w:rFonts w:ascii="Arial" w:eastAsia="宋体" w:hAnsi="Arial" w:cs="Arial"/>
                <w:sz w:val="18"/>
                <w:lang w:eastAsia="zh-CN"/>
              </w:rPr>
              <w:t xml:space="preserve"> </w:t>
            </w:r>
            <w:r w:rsidRPr="004B5957">
              <w:rPr>
                <w:rFonts w:ascii="Arial" w:eastAsia="宋体" w:hAnsi="Arial" w:cs="Arial"/>
                <w:sz w:val="18"/>
                <w:lang w:eastAsia="zh-CN"/>
              </w:rPr>
              <w:t>MHz</w:t>
            </w:r>
          </w:p>
        </w:tc>
        <w:tc>
          <w:tcPr>
            <w:tcW w:w="1210" w:type="dxa"/>
            <w:tcBorders>
              <w:top w:val="single" w:sz="4" w:space="0" w:color="auto"/>
              <w:left w:val="single" w:sz="4" w:space="0" w:color="auto"/>
              <w:bottom w:val="single" w:sz="4" w:space="0" w:color="auto"/>
              <w:right w:val="single" w:sz="4" w:space="0" w:color="auto"/>
            </w:tcBorders>
            <w:vAlign w:val="center"/>
            <w:hideMark/>
          </w:tcPr>
          <w:p w14:paraId="7B40F7D2" w14:textId="77777777" w:rsidR="000C7A57" w:rsidRPr="00050EB8" w:rsidRDefault="000C7A57" w:rsidP="00DC70BA">
            <w:pPr>
              <w:keepNext/>
              <w:keepLines/>
              <w:spacing w:after="0"/>
              <w:jc w:val="right"/>
              <w:rPr>
                <w:rFonts w:ascii="Arial" w:hAnsi="Arial" w:cs="Arial"/>
                <w:color w:val="000000"/>
                <w:sz w:val="18"/>
                <w:lang w:eastAsia="zh-CN"/>
              </w:rPr>
            </w:pPr>
            <w:r>
              <w:rPr>
                <w:rFonts w:ascii="Arial" w:eastAsia="宋体" w:hAnsi="Arial" w:cs="Arial"/>
                <w:sz w:val="18"/>
                <w:lang w:eastAsia="zh-CN"/>
              </w:rPr>
              <w:t>330</w:t>
            </w:r>
            <w:r w:rsidRPr="004B5957">
              <w:rPr>
                <w:rFonts w:ascii="Arial" w:eastAsia="宋体" w:hAnsi="Arial" w:cs="Arial"/>
                <w:sz w:val="18"/>
                <w:lang w:eastAsia="zh-CN"/>
              </w:rPr>
              <w:t>0</w:t>
            </w:r>
            <w:r>
              <w:rPr>
                <w:rFonts w:ascii="Arial" w:eastAsia="宋体" w:hAnsi="Arial" w:cs="Arial"/>
                <w:sz w:val="18"/>
                <w:lang w:eastAsia="zh-CN"/>
              </w:rPr>
              <w:t xml:space="preserve"> </w:t>
            </w:r>
            <w:r w:rsidRPr="004B5957">
              <w:rPr>
                <w:rFonts w:ascii="Arial" w:eastAsia="宋体" w:hAnsi="Arial" w:cs="Arial"/>
                <w:sz w:val="18"/>
                <w:lang w:eastAsia="zh-CN"/>
              </w:rPr>
              <w:t>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067022DC" w14:textId="77777777" w:rsidR="000C7A57" w:rsidRDefault="000C7A57"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hideMark/>
          </w:tcPr>
          <w:p w14:paraId="16F6173C" w14:textId="77777777" w:rsidR="000C7A57" w:rsidRPr="00050EB8" w:rsidRDefault="000C7A57" w:rsidP="00DC70BA">
            <w:pPr>
              <w:keepNext/>
              <w:keepLines/>
              <w:spacing w:after="0"/>
              <w:rPr>
                <w:rFonts w:ascii="Arial" w:hAnsi="Arial" w:cs="Arial"/>
                <w:color w:val="000000"/>
                <w:sz w:val="18"/>
                <w:lang w:eastAsia="zh-CN"/>
              </w:rPr>
            </w:pPr>
            <w:r>
              <w:rPr>
                <w:rFonts w:ascii="Arial" w:eastAsia="宋体" w:hAnsi="Arial" w:cs="Arial"/>
                <w:sz w:val="18"/>
                <w:lang w:eastAsia="zh-CN"/>
              </w:rPr>
              <w:t>420</w:t>
            </w:r>
            <w:r w:rsidRPr="004B5957">
              <w:rPr>
                <w:rFonts w:ascii="Arial" w:eastAsia="宋体" w:hAnsi="Arial" w:cs="Arial"/>
                <w:sz w:val="18"/>
                <w:lang w:eastAsia="zh-CN"/>
              </w:rPr>
              <w:t>0</w:t>
            </w:r>
            <w:r>
              <w:rPr>
                <w:rFonts w:ascii="Arial" w:eastAsia="宋体" w:hAnsi="Arial" w:cs="Arial"/>
                <w:sz w:val="18"/>
                <w:lang w:eastAsia="zh-CN"/>
              </w:rPr>
              <w:t xml:space="preserve"> </w:t>
            </w:r>
            <w:r w:rsidRPr="004B5957">
              <w:rPr>
                <w:rFonts w:ascii="Arial" w:eastAsia="宋体" w:hAnsi="Arial" w:cs="Arial"/>
                <w:sz w:val="18"/>
                <w:lang w:eastAsia="zh-CN"/>
              </w:rPr>
              <w:t>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9E60CF2" w14:textId="77777777" w:rsidR="000C7A57" w:rsidRPr="00050EB8" w:rsidRDefault="000C7A57" w:rsidP="00DC70BA">
            <w:pPr>
              <w:keepNext/>
              <w:keepLines/>
              <w:spacing w:after="0"/>
              <w:jc w:val="center"/>
              <w:rPr>
                <w:rFonts w:ascii="Arial" w:hAnsi="Arial" w:cs="Arial"/>
                <w:color w:val="000000"/>
                <w:sz w:val="18"/>
                <w:szCs w:val="18"/>
                <w:lang w:eastAsia="zh-CN"/>
              </w:rPr>
            </w:pPr>
            <w:r>
              <w:rPr>
                <w:rFonts w:ascii="Arial" w:hAnsi="Arial" w:cs="Arial"/>
                <w:sz w:val="18"/>
                <w:lang w:eastAsia="ja-JP"/>
              </w:rPr>
              <w:t>TDD</w:t>
            </w:r>
          </w:p>
        </w:tc>
      </w:tr>
    </w:tbl>
    <w:p w14:paraId="493796ED" w14:textId="77777777" w:rsidR="000C7A57" w:rsidRDefault="000C7A57" w:rsidP="000C7A57">
      <w:pPr>
        <w:rPr>
          <w:lang w:eastAsia="ko-KR"/>
        </w:rPr>
      </w:pPr>
    </w:p>
    <w:p w14:paraId="74A5DAA9" w14:textId="33989E80" w:rsidR="000C7A57" w:rsidRDefault="000C7A57" w:rsidP="000C7A57">
      <w:pPr>
        <w:pStyle w:val="41"/>
      </w:pPr>
      <w:bookmarkStart w:id="327" w:name="_Toc136288313"/>
      <w:r>
        <w:rPr>
          <w:rFonts w:hint="eastAsia"/>
        </w:rPr>
        <w:lastRenderedPageBreak/>
        <w:t>5.30.</w:t>
      </w:r>
      <w:r>
        <w:t>1.2</w:t>
      </w:r>
      <w:r>
        <w:tab/>
        <w:t xml:space="preserve">Channel bandwidths per operating band for </w:t>
      </w:r>
      <w:r>
        <w:rPr>
          <w:rFonts w:hint="eastAsia"/>
        </w:rPr>
        <w:t>CA</w:t>
      </w:r>
      <w:bookmarkEnd w:id="327"/>
    </w:p>
    <w:p w14:paraId="19C27A0F" w14:textId="2735AFA6" w:rsidR="000C7A57" w:rsidRDefault="000C7A57" w:rsidP="000C7A57">
      <w:pPr>
        <w:pStyle w:val="TH"/>
        <w:rPr>
          <w:rFonts w:cs="Arial"/>
        </w:rPr>
      </w:pPr>
      <w:r>
        <w:rPr>
          <w:rFonts w:cs="Arial"/>
        </w:rPr>
        <w:t>Table 5.30.1.2-1: Supported bandwidths per CA band combination of band n1+n40+n77</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0C7A57" w14:paraId="3D0C7933" w14:textId="77777777" w:rsidTr="00DC70BA">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54D1643E" w14:textId="77777777" w:rsidR="000C7A57" w:rsidRDefault="000C7A57" w:rsidP="00DC70BA">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7FFF93B5" w14:textId="77777777" w:rsidR="000C7A57" w:rsidRDefault="000C7A57" w:rsidP="00DC70BA">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0AD28A42" w14:textId="77777777" w:rsidR="000C7A57" w:rsidRDefault="000C7A57" w:rsidP="00DC70BA">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A0EB10F" w14:textId="77777777" w:rsidR="000C7A57" w:rsidRDefault="000C7A57" w:rsidP="00DC70BA">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30AB774C" w14:textId="77777777" w:rsidR="000C7A57" w:rsidRDefault="000C7A57" w:rsidP="00DC70BA">
            <w:pPr>
              <w:pStyle w:val="TAH"/>
              <w:overflowPunct w:val="0"/>
              <w:autoSpaceDE w:val="0"/>
              <w:autoSpaceDN w:val="0"/>
              <w:adjustRightInd w:val="0"/>
              <w:rPr>
                <w:lang w:eastAsia="zh-CN"/>
              </w:rPr>
            </w:pPr>
            <w:r>
              <w:t>Bandwidth combination set</w:t>
            </w:r>
          </w:p>
        </w:tc>
      </w:tr>
      <w:tr w:rsidR="000C7A57" w14:paraId="1922669A" w14:textId="77777777" w:rsidTr="00DC70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926428" w14:textId="77777777" w:rsidR="000C7A57" w:rsidRDefault="000C7A57" w:rsidP="00DC70BA">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w:t>
            </w:r>
            <w:r>
              <w:rPr>
                <w:lang w:eastAsia="zh-CN"/>
              </w:rPr>
              <w:t>1</w:t>
            </w:r>
            <w:r>
              <w:rPr>
                <w:lang w:val="sv-SE"/>
              </w:rPr>
              <w:t>A-</w:t>
            </w:r>
            <w:r>
              <w:rPr>
                <w:rFonts w:eastAsia="宋体" w:hint="eastAsia"/>
                <w:lang w:eastAsia="zh-CN"/>
              </w:rPr>
              <w:t>n40A</w:t>
            </w:r>
            <w:r>
              <w:rPr>
                <w:rFonts w:eastAsia="宋体"/>
                <w:lang w:eastAsia="zh-CN"/>
              </w:rPr>
              <w:t>-n77A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192912" w14:textId="77777777" w:rsidR="000C7A57" w:rsidRDefault="000C7A57" w:rsidP="00DC70BA">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w:t>
            </w:r>
            <w:r>
              <w:rPr>
                <w:lang w:eastAsia="zh-CN"/>
              </w:rPr>
              <w:t>1</w:t>
            </w:r>
            <w:r w:rsidRPr="00402733">
              <w:rPr>
                <w:lang w:val="en-US"/>
              </w:rPr>
              <w:t>A-</w:t>
            </w:r>
            <w:r>
              <w:rPr>
                <w:rFonts w:eastAsia="宋体" w:hint="eastAsia"/>
                <w:lang w:eastAsia="zh-CN"/>
              </w:rPr>
              <w:t>n40A</w:t>
            </w:r>
          </w:p>
          <w:p w14:paraId="11498FE1" w14:textId="77777777" w:rsidR="000C7A57" w:rsidRDefault="000C7A57" w:rsidP="00DC70BA">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w:t>
            </w:r>
            <w:r>
              <w:rPr>
                <w:lang w:eastAsia="zh-CN"/>
              </w:rPr>
              <w:t>1</w:t>
            </w:r>
            <w:r w:rsidRPr="00BF1333">
              <w:rPr>
                <w:lang w:val="en-US"/>
              </w:rPr>
              <w:t>A-</w:t>
            </w:r>
            <w:r>
              <w:rPr>
                <w:rFonts w:eastAsia="宋体"/>
                <w:lang w:eastAsia="zh-CN"/>
              </w:rPr>
              <w:t>n77A</w:t>
            </w:r>
          </w:p>
          <w:p w14:paraId="4E215346" w14:textId="77777777" w:rsidR="000C7A57" w:rsidRDefault="000C7A57" w:rsidP="00DC70BA">
            <w:pPr>
              <w:pStyle w:val="TAC"/>
              <w:overflowPunct w:val="0"/>
              <w:autoSpaceDE w:val="0"/>
              <w:autoSpaceDN w:val="0"/>
              <w:adjustRightInd w:val="0"/>
              <w:rPr>
                <w:rFonts w:eastAsia="宋体"/>
                <w:lang w:eastAsia="zh-CN"/>
              </w:rPr>
            </w:pPr>
            <w:r>
              <w:rPr>
                <w:rFonts w:hint="eastAsia"/>
                <w:lang w:eastAsia="zh-CN"/>
              </w:rPr>
              <w:t>CA</w:t>
            </w:r>
            <w:r>
              <w:t>_</w:t>
            </w:r>
            <w:r>
              <w:rPr>
                <w:rFonts w:eastAsia="宋体" w:hint="eastAsia"/>
                <w:lang w:eastAsia="zh-CN"/>
              </w:rPr>
              <w:t>n40A</w:t>
            </w:r>
            <w:r>
              <w:rPr>
                <w:rFonts w:eastAsia="宋体"/>
                <w:lang w:eastAsia="zh-CN"/>
              </w:rPr>
              <w:t>-n77A</w:t>
            </w:r>
          </w:p>
        </w:tc>
        <w:tc>
          <w:tcPr>
            <w:tcW w:w="730" w:type="dxa"/>
            <w:tcBorders>
              <w:left w:val="single" w:sz="4" w:space="0" w:color="auto"/>
              <w:right w:val="single" w:sz="4" w:space="0" w:color="auto"/>
            </w:tcBorders>
            <w:vAlign w:val="center"/>
          </w:tcPr>
          <w:p w14:paraId="6F848888" w14:textId="77777777" w:rsidR="000C7A57" w:rsidRDefault="000C7A57" w:rsidP="00DC70BA">
            <w:pPr>
              <w:pStyle w:val="TAC"/>
              <w:overflowPunct w:val="0"/>
              <w:autoSpaceDE w:val="0"/>
              <w:autoSpaceDN w:val="0"/>
              <w:adjustRightInd w:val="0"/>
              <w:rPr>
                <w:lang w:eastAsia="zh-CN"/>
              </w:rPr>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A76BD05" w14:textId="77777777" w:rsidR="000C7A57" w:rsidRDefault="000C7A57" w:rsidP="00DC70BA">
            <w:pPr>
              <w:pStyle w:val="TAC"/>
            </w:pPr>
            <w:r>
              <w:t xml:space="preserve">5, </w:t>
            </w:r>
            <w:r>
              <w:rPr>
                <w:rFonts w:hint="eastAsia"/>
              </w:rPr>
              <w:t>1</w:t>
            </w:r>
            <w:r>
              <w:t>0, 15, 20, 30, 40, 45, 50</w:t>
            </w:r>
          </w:p>
        </w:tc>
        <w:tc>
          <w:tcPr>
            <w:tcW w:w="1360" w:type="dxa"/>
            <w:tcBorders>
              <w:left w:val="single" w:sz="4" w:space="0" w:color="auto"/>
              <w:bottom w:val="nil"/>
              <w:right w:val="single" w:sz="4" w:space="0" w:color="auto"/>
            </w:tcBorders>
            <w:shd w:val="clear" w:color="auto" w:fill="auto"/>
            <w:vAlign w:val="center"/>
          </w:tcPr>
          <w:p w14:paraId="483E4D25" w14:textId="77777777" w:rsidR="000C7A57" w:rsidRDefault="000C7A57" w:rsidP="00DC70BA">
            <w:pPr>
              <w:pStyle w:val="TAC"/>
              <w:overflowPunct w:val="0"/>
              <w:autoSpaceDE w:val="0"/>
              <w:autoSpaceDN w:val="0"/>
              <w:adjustRightInd w:val="0"/>
              <w:rPr>
                <w:lang w:eastAsia="zh-CN"/>
              </w:rPr>
            </w:pPr>
            <w:r>
              <w:rPr>
                <w:rFonts w:hint="eastAsia"/>
                <w:lang w:eastAsia="zh-CN"/>
              </w:rPr>
              <w:t>0</w:t>
            </w:r>
          </w:p>
        </w:tc>
      </w:tr>
      <w:tr w:rsidR="000C7A57" w14:paraId="49A286B8" w14:textId="77777777" w:rsidTr="00DC70BA">
        <w:trPr>
          <w:trHeight w:val="187"/>
        </w:trPr>
        <w:tc>
          <w:tcPr>
            <w:tcW w:w="1983" w:type="dxa"/>
            <w:tcBorders>
              <w:top w:val="nil"/>
              <w:left w:val="single" w:sz="4" w:space="0" w:color="auto"/>
              <w:bottom w:val="nil"/>
              <w:right w:val="single" w:sz="4" w:space="0" w:color="auto"/>
            </w:tcBorders>
            <w:shd w:val="clear" w:color="auto" w:fill="auto"/>
            <w:vAlign w:val="center"/>
          </w:tcPr>
          <w:p w14:paraId="57C6D379" w14:textId="77777777" w:rsidR="000C7A57" w:rsidRDefault="000C7A57" w:rsidP="00DC70BA">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1ABA546" w14:textId="77777777" w:rsidR="000C7A57" w:rsidRDefault="000C7A57" w:rsidP="00DC70BA">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30F01984" w14:textId="77777777" w:rsidR="000C7A57" w:rsidRDefault="000C7A57" w:rsidP="00DC70BA">
            <w:pPr>
              <w:pStyle w:val="TAC"/>
              <w:overflowPunct w:val="0"/>
              <w:autoSpaceDE w:val="0"/>
              <w:autoSpaceDN w:val="0"/>
              <w:adjustRightInd w:val="0"/>
              <w:rPr>
                <w:lang w:eastAsia="zh-CN"/>
              </w:rPr>
            </w:pPr>
            <w:r>
              <w:rPr>
                <w:rFonts w:hint="eastAsia"/>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60FA172" w14:textId="77777777" w:rsidR="000C7A57" w:rsidRDefault="000C7A57" w:rsidP="00DC70BA">
            <w:pPr>
              <w:pStyle w:val="TAC"/>
            </w:pPr>
            <w:r w:rsidRPr="00FE1D75">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20B13748" w14:textId="77777777" w:rsidR="000C7A57" w:rsidRDefault="000C7A57" w:rsidP="00DC70BA">
            <w:pPr>
              <w:pStyle w:val="TAC"/>
              <w:overflowPunct w:val="0"/>
              <w:autoSpaceDE w:val="0"/>
              <w:autoSpaceDN w:val="0"/>
              <w:adjustRightInd w:val="0"/>
              <w:rPr>
                <w:lang w:eastAsia="zh-CN"/>
              </w:rPr>
            </w:pPr>
          </w:p>
        </w:tc>
      </w:tr>
      <w:tr w:rsidR="000C7A57" w14:paraId="0967DD4F" w14:textId="77777777" w:rsidTr="00DC70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171835" w14:textId="77777777" w:rsidR="000C7A57" w:rsidRDefault="000C7A57" w:rsidP="00DC70BA">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08A184" w14:textId="77777777" w:rsidR="000C7A57" w:rsidRDefault="000C7A57" w:rsidP="00DC70BA">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26290CF6" w14:textId="77777777" w:rsidR="000C7A57" w:rsidRDefault="000C7A57" w:rsidP="00DC70BA">
            <w:pPr>
              <w:pStyle w:val="TAC"/>
              <w:overflowPunct w:val="0"/>
              <w:autoSpaceDE w:val="0"/>
              <w:autoSpaceDN w:val="0"/>
              <w:adjustRightInd w:val="0"/>
              <w:rPr>
                <w:lang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FE30233" w14:textId="77777777" w:rsidR="000C7A57" w:rsidRPr="00C85666" w:rsidRDefault="000C7A57" w:rsidP="00DC70BA">
            <w:pPr>
              <w:pStyle w:val="TAC"/>
              <w:rPr>
                <w:rFonts w:eastAsia="宋体"/>
                <w:lang w:eastAsia="zh-CN" w:bidi="ar"/>
              </w:rPr>
            </w:pPr>
            <w:r w:rsidRPr="00C47350">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D82749" w14:textId="77777777" w:rsidR="000C7A57" w:rsidRDefault="000C7A57" w:rsidP="00DC70BA">
            <w:pPr>
              <w:pStyle w:val="TAC"/>
              <w:overflowPunct w:val="0"/>
              <w:autoSpaceDE w:val="0"/>
              <w:autoSpaceDN w:val="0"/>
              <w:adjustRightInd w:val="0"/>
              <w:rPr>
                <w:lang w:eastAsia="zh-CN"/>
              </w:rPr>
            </w:pPr>
          </w:p>
        </w:tc>
      </w:tr>
      <w:tr w:rsidR="000C7A57" w14:paraId="73F18E2E" w14:textId="77777777" w:rsidTr="00DC70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A1E59B" w14:textId="77777777" w:rsidR="000C7A57" w:rsidRDefault="000C7A57" w:rsidP="00DC70BA">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w:t>
            </w:r>
            <w:r>
              <w:rPr>
                <w:lang w:eastAsia="zh-CN"/>
              </w:rPr>
              <w:t>1</w:t>
            </w:r>
            <w:r>
              <w:rPr>
                <w:lang w:val="sv-SE"/>
              </w:rPr>
              <w:t>A-</w:t>
            </w:r>
            <w:r>
              <w:rPr>
                <w:rFonts w:eastAsia="宋体" w:hint="eastAsia"/>
                <w:lang w:eastAsia="zh-CN"/>
              </w:rPr>
              <w:t>n40A</w:t>
            </w:r>
            <w:r>
              <w:rPr>
                <w:rFonts w:eastAsia="宋体"/>
                <w:lang w:eastAsia="zh-CN"/>
              </w:rPr>
              <w:t>-n77(2A)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F25735" w14:textId="77777777" w:rsidR="000C7A57" w:rsidRDefault="000C7A57" w:rsidP="00DC70BA">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w:t>
            </w:r>
            <w:r>
              <w:rPr>
                <w:lang w:eastAsia="zh-CN"/>
              </w:rPr>
              <w:t>1</w:t>
            </w:r>
            <w:r w:rsidRPr="00880764">
              <w:rPr>
                <w:lang w:val="en-US"/>
              </w:rPr>
              <w:t>A-</w:t>
            </w:r>
            <w:r>
              <w:rPr>
                <w:rFonts w:eastAsia="宋体" w:hint="eastAsia"/>
                <w:lang w:eastAsia="zh-CN"/>
              </w:rPr>
              <w:t>n40A</w:t>
            </w:r>
          </w:p>
          <w:p w14:paraId="25085550" w14:textId="77777777" w:rsidR="000C7A57" w:rsidRDefault="000C7A57" w:rsidP="00DC70BA">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w:t>
            </w:r>
            <w:r>
              <w:rPr>
                <w:lang w:eastAsia="zh-CN"/>
              </w:rPr>
              <w:t>1</w:t>
            </w:r>
            <w:r w:rsidRPr="00BF1333">
              <w:rPr>
                <w:lang w:val="en-US"/>
              </w:rPr>
              <w:t>A-</w:t>
            </w:r>
            <w:r>
              <w:rPr>
                <w:rFonts w:eastAsia="宋体"/>
                <w:lang w:eastAsia="zh-CN"/>
              </w:rPr>
              <w:t>n77A</w:t>
            </w:r>
          </w:p>
          <w:p w14:paraId="4BBD955C" w14:textId="77777777" w:rsidR="000C7A57" w:rsidRDefault="000C7A57" w:rsidP="00DC70BA">
            <w:pPr>
              <w:pStyle w:val="TAC"/>
              <w:overflowPunct w:val="0"/>
              <w:autoSpaceDE w:val="0"/>
              <w:autoSpaceDN w:val="0"/>
              <w:adjustRightInd w:val="0"/>
              <w:rPr>
                <w:rFonts w:eastAsia="宋体"/>
                <w:lang w:eastAsia="zh-CN"/>
              </w:rPr>
            </w:pPr>
            <w:r>
              <w:rPr>
                <w:rFonts w:hint="eastAsia"/>
                <w:lang w:eastAsia="zh-CN"/>
              </w:rPr>
              <w:t>CA</w:t>
            </w:r>
            <w:r>
              <w:t>_</w:t>
            </w:r>
            <w:r>
              <w:rPr>
                <w:rFonts w:eastAsia="宋体" w:hint="eastAsia"/>
                <w:lang w:eastAsia="zh-CN"/>
              </w:rPr>
              <w:t>n40A</w:t>
            </w:r>
            <w:r>
              <w:rPr>
                <w:rFonts w:eastAsia="宋体"/>
                <w:lang w:eastAsia="zh-CN"/>
              </w:rPr>
              <w:t>-n77A</w:t>
            </w:r>
          </w:p>
        </w:tc>
        <w:tc>
          <w:tcPr>
            <w:tcW w:w="730" w:type="dxa"/>
            <w:tcBorders>
              <w:left w:val="single" w:sz="4" w:space="0" w:color="auto"/>
              <w:right w:val="single" w:sz="4" w:space="0" w:color="auto"/>
            </w:tcBorders>
            <w:vAlign w:val="center"/>
          </w:tcPr>
          <w:p w14:paraId="4317C636" w14:textId="77777777" w:rsidR="000C7A57" w:rsidRDefault="000C7A57" w:rsidP="00DC70BA">
            <w:pPr>
              <w:pStyle w:val="TAC"/>
              <w:overflowPunct w:val="0"/>
              <w:autoSpaceDE w:val="0"/>
              <w:autoSpaceDN w:val="0"/>
              <w:adjustRightInd w:val="0"/>
              <w:rPr>
                <w:lang w:eastAsia="zh-CN"/>
              </w:rPr>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21BCCA7" w14:textId="77777777" w:rsidR="000C7A57" w:rsidRDefault="000C7A57" w:rsidP="00DC70BA">
            <w:pPr>
              <w:pStyle w:val="TAC"/>
            </w:pPr>
            <w:r>
              <w:t xml:space="preserve">5, </w:t>
            </w:r>
            <w:r>
              <w:rPr>
                <w:rFonts w:hint="eastAsia"/>
              </w:rPr>
              <w:t>1</w:t>
            </w:r>
            <w:r>
              <w:t>0, 15, 20, 30, 40, 45, 50</w:t>
            </w:r>
          </w:p>
        </w:tc>
        <w:tc>
          <w:tcPr>
            <w:tcW w:w="1360" w:type="dxa"/>
            <w:tcBorders>
              <w:left w:val="single" w:sz="4" w:space="0" w:color="auto"/>
              <w:bottom w:val="nil"/>
              <w:right w:val="single" w:sz="4" w:space="0" w:color="auto"/>
            </w:tcBorders>
            <w:shd w:val="clear" w:color="auto" w:fill="auto"/>
            <w:vAlign w:val="center"/>
          </w:tcPr>
          <w:p w14:paraId="7F86DDA2" w14:textId="77777777" w:rsidR="000C7A57" w:rsidRDefault="000C7A57" w:rsidP="00DC70BA">
            <w:pPr>
              <w:pStyle w:val="TAC"/>
              <w:overflowPunct w:val="0"/>
              <w:autoSpaceDE w:val="0"/>
              <w:autoSpaceDN w:val="0"/>
              <w:adjustRightInd w:val="0"/>
              <w:rPr>
                <w:lang w:eastAsia="zh-CN"/>
              </w:rPr>
            </w:pPr>
            <w:r>
              <w:rPr>
                <w:rFonts w:hint="eastAsia"/>
                <w:lang w:eastAsia="zh-CN"/>
              </w:rPr>
              <w:t>0</w:t>
            </w:r>
          </w:p>
        </w:tc>
      </w:tr>
      <w:tr w:rsidR="000C7A57" w14:paraId="5F5E0C4D" w14:textId="77777777" w:rsidTr="00DC70BA">
        <w:trPr>
          <w:trHeight w:val="187"/>
        </w:trPr>
        <w:tc>
          <w:tcPr>
            <w:tcW w:w="1983" w:type="dxa"/>
            <w:tcBorders>
              <w:top w:val="nil"/>
              <w:left w:val="single" w:sz="4" w:space="0" w:color="auto"/>
              <w:bottom w:val="nil"/>
              <w:right w:val="single" w:sz="4" w:space="0" w:color="auto"/>
            </w:tcBorders>
            <w:shd w:val="clear" w:color="auto" w:fill="auto"/>
            <w:vAlign w:val="center"/>
          </w:tcPr>
          <w:p w14:paraId="14E87512" w14:textId="77777777" w:rsidR="000C7A57" w:rsidRDefault="000C7A57" w:rsidP="00DC70BA">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4DFFED8" w14:textId="77777777" w:rsidR="000C7A57" w:rsidRDefault="000C7A57" w:rsidP="00DC70BA">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10406D01" w14:textId="77777777" w:rsidR="000C7A57" w:rsidRDefault="000C7A57" w:rsidP="00DC70BA">
            <w:pPr>
              <w:pStyle w:val="TAC"/>
              <w:overflowPunct w:val="0"/>
              <w:autoSpaceDE w:val="0"/>
              <w:autoSpaceDN w:val="0"/>
              <w:adjustRightInd w:val="0"/>
              <w:rPr>
                <w:lang w:eastAsia="zh-CN"/>
              </w:rPr>
            </w:pPr>
            <w:r>
              <w:rPr>
                <w:rFonts w:hint="eastAsia"/>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2A26C40" w14:textId="77777777" w:rsidR="000C7A57" w:rsidRDefault="000C7A57" w:rsidP="00DC70BA">
            <w:pPr>
              <w:pStyle w:val="TAC"/>
            </w:pPr>
            <w:r w:rsidRPr="00FE1D75">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7C1F7F28" w14:textId="77777777" w:rsidR="000C7A57" w:rsidRDefault="000C7A57" w:rsidP="00DC70BA">
            <w:pPr>
              <w:pStyle w:val="TAC"/>
              <w:overflowPunct w:val="0"/>
              <w:autoSpaceDE w:val="0"/>
              <w:autoSpaceDN w:val="0"/>
              <w:adjustRightInd w:val="0"/>
              <w:rPr>
                <w:lang w:eastAsia="zh-CN"/>
              </w:rPr>
            </w:pPr>
          </w:p>
        </w:tc>
      </w:tr>
      <w:tr w:rsidR="000C7A57" w14:paraId="1550AA57" w14:textId="77777777" w:rsidTr="00DC70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0AE008" w14:textId="77777777" w:rsidR="000C7A57" w:rsidRDefault="000C7A57" w:rsidP="00DC70BA">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41689F" w14:textId="77777777" w:rsidR="000C7A57" w:rsidRDefault="000C7A57" w:rsidP="00DC70BA">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1A57942D" w14:textId="77777777" w:rsidR="000C7A57" w:rsidRDefault="000C7A57" w:rsidP="00DC70BA">
            <w:pPr>
              <w:pStyle w:val="TAC"/>
              <w:overflowPunct w:val="0"/>
              <w:autoSpaceDE w:val="0"/>
              <w:autoSpaceDN w:val="0"/>
              <w:adjustRightInd w:val="0"/>
              <w:rPr>
                <w:lang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CDC31DB" w14:textId="77777777" w:rsidR="000C7A57" w:rsidRPr="00C85666" w:rsidRDefault="000C7A57" w:rsidP="00DC70BA">
            <w:pPr>
              <w:pStyle w:val="TAC"/>
              <w:rPr>
                <w:rFonts w:eastAsia="宋体"/>
                <w:lang w:eastAsia="zh-CN" w:bidi="ar"/>
              </w:rPr>
            </w:pPr>
            <w:r w:rsidRPr="00960808">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71582E" w14:textId="77777777" w:rsidR="000C7A57" w:rsidRDefault="000C7A57" w:rsidP="00DC70BA">
            <w:pPr>
              <w:pStyle w:val="TAC"/>
              <w:overflowPunct w:val="0"/>
              <w:autoSpaceDE w:val="0"/>
              <w:autoSpaceDN w:val="0"/>
              <w:adjustRightInd w:val="0"/>
              <w:rPr>
                <w:lang w:eastAsia="zh-CN"/>
              </w:rPr>
            </w:pPr>
          </w:p>
        </w:tc>
      </w:tr>
    </w:tbl>
    <w:p w14:paraId="52A385F9" w14:textId="77777777" w:rsidR="000C7A57" w:rsidRDefault="000C7A57" w:rsidP="000C7A57">
      <w:pPr>
        <w:pStyle w:val="TH"/>
        <w:sectPr w:rsidR="000C7A57">
          <w:pgSz w:w="11906" w:h="16838"/>
          <w:pgMar w:top="567" w:right="1134" w:bottom="709" w:left="1134" w:header="720" w:footer="720" w:gutter="0"/>
          <w:cols w:space="720"/>
          <w:docGrid w:linePitch="272"/>
        </w:sectPr>
      </w:pPr>
    </w:p>
    <w:p w14:paraId="66578E67" w14:textId="4014C9C4" w:rsidR="000C7A57" w:rsidRDefault="000C7A57" w:rsidP="000C7A57">
      <w:pPr>
        <w:pStyle w:val="41"/>
      </w:pPr>
      <w:bookmarkStart w:id="328" w:name="_Toc136288314"/>
      <w:r>
        <w:rPr>
          <w:rFonts w:hint="eastAsia"/>
        </w:rPr>
        <w:lastRenderedPageBreak/>
        <w:t>5.30.</w:t>
      </w:r>
      <w:r>
        <w:t>1</w:t>
      </w:r>
      <w:r>
        <w:rPr>
          <w:rFonts w:hint="eastAsia"/>
        </w:rPr>
        <w:t>.3</w:t>
      </w:r>
      <w:r>
        <w:tab/>
      </w:r>
      <w:r w:rsidRPr="000469EC">
        <w:t>∆T</w:t>
      </w:r>
      <w:r w:rsidRPr="000469EC">
        <w:rPr>
          <w:vertAlign w:val="subscript"/>
        </w:rPr>
        <w:t>IB</w:t>
      </w:r>
      <w:r w:rsidRPr="000469EC">
        <w:rPr>
          <w:rFonts w:hint="eastAsia"/>
          <w:vertAlign w:val="subscript"/>
        </w:rPr>
        <w:t>,c</w:t>
      </w:r>
      <w:r w:rsidRPr="000469EC">
        <w:t xml:space="preserve"> and ∆R</w:t>
      </w:r>
      <w:r w:rsidRPr="000469EC">
        <w:rPr>
          <w:vertAlign w:val="subscript"/>
        </w:rPr>
        <w:t>IB</w:t>
      </w:r>
      <w:r w:rsidRPr="000469EC">
        <w:rPr>
          <w:rFonts w:hint="eastAsia"/>
          <w:vertAlign w:val="subscript"/>
        </w:rPr>
        <w:t>,c</w:t>
      </w:r>
      <w:r w:rsidRPr="000469EC">
        <w:t xml:space="preserve"> values</w:t>
      </w:r>
      <w:bookmarkEnd w:id="328"/>
    </w:p>
    <w:p w14:paraId="47FEE34E" w14:textId="77777777" w:rsidR="000C7A57" w:rsidRDefault="000C7A57" w:rsidP="000C7A57">
      <w:r>
        <w:t xml:space="preserve">For </w:t>
      </w:r>
      <w:r>
        <w:rPr>
          <w:lang w:eastAsia="zh-CN"/>
        </w:rPr>
        <w:t>CA_n1</w:t>
      </w:r>
      <w:r>
        <w:t>-n40</w:t>
      </w:r>
      <w:r>
        <w:rPr>
          <w:lang w:eastAsia="zh-CN"/>
        </w:rPr>
        <w:t>-</w:t>
      </w:r>
      <w:r>
        <w:rPr>
          <w:rFonts w:hint="eastAsia"/>
          <w:lang w:eastAsia="zh-CN"/>
        </w:rPr>
        <w:t>n</w:t>
      </w:r>
      <w:r>
        <w:rPr>
          <w:lang w:eastAsia="zh-CN"/>
        </w:rPr>
        <w:t>77</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CA_n1-n40-n78 and are given in the tables below.</w:t>
      </w:r>
    </w:p>
    <w:p w14:paraId="1862F1AB" w14:textId="77777777" w:rsidR="000C7A57" w:rsidRDefault="000C7A57" w:rsidP="000C7A57">
      <w:pPr>
        <w:pStyle w:val="TH"/>
        <w:rPr>
          <w:rFonts w:cs="Arial"/>
        </w:rPr>
      </w:pPr>
      <w:r>
        <w:rPr>
          <w:rFonts w:cs="Arial"/>
        </w:rPr>
        <w:t xml:space="preserve">Table </w:t>
      </w:r>
      <w:r>
        <w:rPr>
          <w:rFonts w:cs="Arial" w:hint="eastAsia"/>
        </w:rPr>
        <w:t>5.x</w:t>
      </w:r>
      <w:r>
        <w:rPr>
          <w:rFonts w:cs="Arial"/>
        </w:rPr>
        <w:t>.1.3-1: ΔT</w:t>
      </w:r>
      <w:r w:rsidRPr="000469EC">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0C7A57" w14:paraId="12698F82" w14:textId="77777777" w:rsidTr="00DC70BA">
        <w:trPr>
          <w:jc w:val="center"/>
        </w:trPr>
        <w:tc>
          <w:tcPr>
            <w:tcW w:w="2336" w:type="dxa"/>
            <w:vMerge w:val="restart"/>
            <w:tcBorders>
              <w:top w:val="single" w:sz="4" w:space="0" w:color="auto"/>
              <w:left w:val="single" w:sz="4" w:space="0" w:color="auto"/>
              <w:right w:val="single" w:sz="4" w:space="0" w:color="auto"/>
            </w:tcBorders>
          </w:tcPr>
          <w:p w14:paraId="26DDE7CB" w14:textId="77777777" w:rsidR="000C7A57" w:rsidRDefault="000C7A57" w:rsidP="00DC70BA">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A1212D7" w14:textId="77777777" w:rsidR="000C7A57" w:rsidRDefault="000C7A57" w:rsidP="00DC70BA">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0C7A57" w14:paraId="710C55BD" w14:textId="77777777" w:rsidTr="00DC70BA">
        <w:trPr>
          <w:jc w:val="center"/>
        </w:trPr>
        <w:tc>
          <w:tcPr>
            <w:tcW w:w="2336" w:type="dxa"/>
            <w:vMerge/>
            <w:tcBorders>
              <w:left w:val="single" w:sz="4" w:space="0" w:color="auto"/>
              <w:bottom w:val="single" w:sz="4" w:space="0" w:color="auto"/>
              <w:right w:val="single" w:sz="4" w:space="0" w:color="auto"/>
            </w:tcBorders>
          </w:tcPr>
          <w:p w14:paraId="76B33A0D" w14:textId="77777777" w:rsidR="000C7A57" w:rsidRDefault="000C7A57" w:rsidP="00DC70BA">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4C6FE08" w14:textId="77777777" w:rsidR="000C7A57" w:rsidRDefault="000C7A57" w:rsidP="00DC70BA">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0C7A57" w14:paraId="27A5B4B5" w14:textId="77777777" w:rsidTr="00DC70B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14235E4" w14:textId="77777777" w:rsidR="000C7A57" w:rsidRDefault="000C7A57" w:rsidP="00DC70BA">
            <w:pPr>
              <w:keepNext/>
              <w:keepLines/>
              <w:spacing w:after="0"/>
              <w:jc w:val="center"/>
              <w:rPr>
                <w:rFonts w:ascii="Arial" w:eastAsia="宋体"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n1</w:t>
            </w:r>
            <w:r>
              <w:rPr>
                <w:rFonts w:ascii="Arial" w:eastAsia="等线" w:hAnsi="Arial"/>
                <w:sz w:val="18"/>
                <w:lang w:val="sv-SE" w:eastAsia="ja-JP"/>
              </w:rPr>
              <w:t>-</w:t>
            </w:r>
            <w:r>
              <w:rPr>
                <w:rFonts w:ascii="Arial" w:eastAsia="等线" w:hAnsi="Arial"/>
                <w:sz w:val="18"/>
                <w:lang w:val="en-US" w:eastAsia="zh-CN"/>
              </w:rPr>
              <w:t>n40</w:t>
            </w:r>
            <w:r>
              <w:rPr>
                <w:rFonts w:ascii="Arial" w:eastAsia="等线" w:hAnsi="Arial"/>
                <w:sz w:val="18"/>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641A139D" w14:textId="77777777" w:rsidR="000C7A57" w:rsidRDefault="000C7A57" w:rsidP="00DC70BA">
            <w:pPr>
              <w:keepNext/>
              <w:keepLines/>
              <w:spacing w:after="0"/>
              <w:jc w:val="center"/>
              <w:rPr>
                <w:rFonts w:ascii="Arial" w:eastAsia="宋体" w:hAnsi="Arial"/>
                <w:sz w:val="18"/>
                <w:lang w:val="en-US" w:eastAsia="zh-CN"/>
              </w:rPr>
            </w:pPr>
            <w:r>
              <w:rPr>
                <w:rFonts w:eastAsia="等线"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76F592F" w14:textId="77777777" w:rsidR="000C7A57" w:rsidRDefault="000C7A57" w:rsidP="00DC70BA">
            <w:pPr>
              <w:keepNext/>
              <w:keepLines/>
              <w:spacing w:after="0"/>
              <w:jc w:val="center"/>
              <w:rPr>
                <w:rFonts w:ascii="Arial" w:eastAsia="宋体" w:hAnsi="Arial"/>
                <w:sz w:val="18"/>
                <w:lang w:val="en-US" w:eastAsia="zh-CN"/>
              </w:rPr>
            </w:pPr>
            <w:r>
              <w:rPr>
                <w:rFonts w:eastAsia="等线"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5BD3BA2" w14:textId="77777777" w:rsidR="000C7A57" w:rsidRDefault="000C7A57" w:rsidP="00DC70BA">
            <w:pPr>
              <w:keepNext/>
              <w:keepLines/>
              <w:spacing w:after="0"/>
              <w:jc w:val="center"/>
              <w:rPr>
                <w:rFonts w:ascii="Arial" w:eastAsia="宋体" w:hAnsi="Arial"/>
                <w:sz w:val="18"/>
                <w:lang w:val="en-US" w:eastAsia="zh-CN"/>
              </w:rPr>
            </w:pPr>
            <w:r>
              <w:rPr>
                <w:rFonts w:cs="Arial" w:hint="eastAsia"/>
                <w:szCs w:val="22"/>
                <w:lang w:eastAsia="zh-CN"/>
              </w:rPr>
              <w:t>0</w:t>
            </w:r>
            <w:r>
              <w:rPr>
                <w:rFonts w:cs="Arial"/>
                <w:szCs w:val="22"/>
                <w:lang w:eastAsia="zh-CN"/>
              </w:rPr>
              <w:t>.8</w:t>
            </w:r>
          </w:p>
        </w:tc>
      </w:tr>
      <w:tr w:rsidR="000C7A57" w14:paraId="0CD1163A" w14:textId="77777777" w:rsidTr="00DC70BA">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1B124B17" w14:textId="77777777" w:rsidR="000C7A57" w:rsidRPr="00901DE9" w:rsidRDefault="000C7A57" w:rsidP="00DC70BA">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27D761D6" w14:textId="77777777" w:rsidR="000C7A57" w:rsidRDefault="000C7A57" w:rsidP="00DC70BA">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4C4E6D7C" w14:textId="77777777" w:rsidR="000C7A57" w:rsidRDefault="000C7A57" w:rsidP="000C7A57">
      <w:pPr>
        <w:rPr>
          <w:lang w:eastAsia="ko-KR"/>
        </w:rPr>
      </w:pPr>
    </w:p>
    <w:p w14:paraId="77CB13A6" w14:textId="77777777" w:rsidR="000C7A57" w:rsidRDefault="000C7A57" w:rsidP="000C7A57">
      <w:pPr>
        <w:pStyle w:val="TH"/>
      </w:pPr>
      <w:r>
        <w:rPr>
          <w:rFonts w:cs="Arial"/>
        </w:rPr>
        <w:t>Table 5.x.1.3-2: ΔR</w:t>
      </w:r>
      <w:r w:rsidRPr="000469EC">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0C7A57" w:rsidRPr="00F92868" w14:paraId="7536CABC" w14:textId="77777777" w:rsidTr="00DC70BA">
        <w:trPr>
          <w:trHeight w:val="187"/>
          <w:jc w:val="center"/>
        </w:trPr>
        <w:tc>
          <w:tcPr>
            <w:tcW w:w="1594" w:type="dxa"/>
            <w:vMerge w:val="restart"/>
          </w:tcPr>
          <w:p w14:paraId="44BDACD5" w14:textId="77777777" w:rsidR="000C7A57" w:rsidRPr="00F92868" w:rsidRDefault="000C7A57" w:rsidP="00DC70BA">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3B9C4604" w14:textId="77777777" w:rsidR="000C7A57" w:rsidRPr="00F92868" w:rsidRDefault="000C7A57" w:rsidP="00DC70BA">
            <w:pPr>
              <w:keepNext/>
              <w:keepLines/>
              <w:spacing w:after="0"/>
              <w:jc w:val="center"/>
              <w:rPr>
                <w:rFonts w:ascii="Arial" w:eastAsia="等线" w:hAnsi="Arial"/>
                <w:b/>
                <w:sz w:val="18"/>
              </w:rPr>
            </w:pPr>
            <w:r w:rsidRPr="00901DE9">
              <w:rPr>
                <w:rFonts w:ascii="Arial" w:eastAsia="等线" w:hAnsi="Arial"/>
                <w:b/>
                <w:sz w:val="18"/>
              </w:rPr>
              <w:t>ΔR</w:t>
            </w:r>
            <w:r w:rsidRPr="00901DE9">
              <w:rPr>
                <w:rFonts w:ascii="Arial" w:eastAsia="等线" w:hAnsi="Arial"/>
                <w:b/>
                <w:sz w:val="18"/>
                <w:vertAlign w:val="subscript"/>
              </w:rPr>
              <w:t>IB,c</w:t>
            </w:r>
            <w:r w:rsidRPr="00901DE9">
              <w:rPr>
                <w:rFonts w:ascii="Arial" w:eastAsia="等线" w:hAnsi="Arial"/>
                <w:b/>
                <w:sz w:val="18"/>
              </w:rPr>
              <w:t xml:space="preserve"> for NR bands (dB)</w:t>
            </w:r>
            <w:r w:rsidRPr="00901DE9">
              <w:rPr>
                <w:rFonts w:ascii="Arial" w:eastAsia="等线" w:hAnsi="Arial"/>
                <w:b/>
                <w:sz w:val="18"/>
                <w:vertAlign w:val="superscript"/>
              </w:rPr>
              <w:t>9</w:t>
            </w:r>
          </w:p>
        </w:tc>
      </w:tr>
      <w:tr w:rsidR="000C7A57" w:rsidRPr="00F92868" w14:paraId="545BCCE7" w14:textId="77777777" w:rsidTr="00DC70BA">
        <w:trPr>
          <w:trHeight w:val="187"/>
          <w:jc w:val="center"/>
        </w:trPr>
        <w:tc>
          <w:tcPr>
            <w:tcW w:w="1594" w:type="dxa"/>
            <w:vMerge/>
            <w:tcBorders>
              <w:bottom w:val="single" w:sz="4" w:space="0" w:color="auto"/>
            </w:tcBorders>
          </w:tcPr>
          <w:p w14:paraId="520C92D8" w14:textId="77777777" w:rsidR="000C7A57" w:rsidRPr="00F92868" w:rsidRDefault="000C7A57" w:rsidP="00DC70BA">
            <w:pPr>
              <w:keepNext/>
              <w:keepLines/>
              <w:spacing w:after="0"/>
              <w:jc w:val="center"/>
              <w:rPr>
                <w:rFonts w:ascii="Arial" w:eastAsia="等线" w:hAnsi="Arial"/>
                <w:b/>
                <w:sz w:val="18"/>
              </w:rPr>
            </w:pPr>
          </w:p>
        </w:tc>
        <w:tc>
          <w:tcPr>
            <w:tcW w:w="5845" w:type="dxa"/>
            <w:gridSpan w:val="3"/>
            <w:vAlign w:val="center"/>
          </w:tcPr>
          <w:p w14:paraId="476A4EBF" w14:textId="77777777" w:rsidR="000C7A57" w:rsidRPr="00F92868" w:rsidRDefault="000C7A57" w:rsidP="00DC70BA">
            <w:pPr>
              <w:keepNext/>
              <w:keepLines/>
              <w:spacing w:after="0"/>
              <w:jc w:val="center"/>
              <w:rPr>
                <w:rFonts w:ascii="Arial" w:eastAsia="等线" w:hAnsi="Arial"/>
                <w:b/>
                <w:sz w:val="18"/>
              </w:rPr>
            </w:pPr>
            <w:r w:rsidRPr="00901DE9">
              <w:rPr>
                <w:rFonts w:ascii="Arial" w:eastAsia="等线" w:hAnsi="Arial"/>
                <w:b/>
                <w:sz w:val="18"/>
              </w:rPr>
              <w:t>Component band in order of bands in configuration</w:t>
            </w:r>
            <w:r w:rsidRPr="00901DE9">
              <w:rPr>
                <w:rFonts w:ascii="Arial" w:eastAsia="等线" w:hAnsi="Arial"/>
                <w:b/>
                <w:sz w:val="18"/>
                <w:vertAlign w:val="superscript"/>
              </w:rPr>
              <w:t>10</w:t>
            </w:r>
          </w:p>
        </w:tc>
      </w:tr>
      <w:tr w:rsidR="000C7A57" w:rsidRPr="00F92868" w14:paraId="31934B9A" w14:textId="77777777" w:rsidTr="00DC70BA">
        <w:trPr>
          <w:trHeight w:val="187"/>
          <w:jc w:val="center"/>
        </w:trPr>
        <w:tc>
          <w:tcPr>
            <w:tcW w:w="1594" w:type="dxa"/>
            <w:shd w:val="clear" w:color="auto" w:fill="auto"/>
          </w:tcPr>
          <w:p w14:paraId="60D099C0" w14:textId="77777777" w:rsidR="000C7A57" w:rsidRPr="00F92868" w:rsidRDefault="000C7A57" w:rsidP="00DC70BA">
            <w:pPr>
              <w:keepNext/>
              <w:keepLines/>
              <w:spacing w:after="0"/>
              <w:jc w:val="center"/>
              <w:rPr>
                <w:rFonts w:ascii="Arial" w:eastAsia="等线" w:hAnsi="Arial"/>
                <w:sz w:val="18"/>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n1</w:t>
            </w:r>
            <w:r>
              <w:rPr>
                <w:rFonts w:ascii="Arial" w:eastAsia="等线" w:hAnsi="Arial"/>
                <w:sz w:val="18"/>
                <w:lang w:val="sv-SE" w:eastAsia="ja-JP"/>
              </w:rPr>
              <w:t>-</w:t>
            </w:r>
            <w:r>
              <w:rPr>
                <w:rFonts w:ascii="Arial" w:eastAsia="等线" w:hAnsi="Arial"/>
                <w:sz w:val="18"/>
                <w:lang w:val="en-US" w:eastAsia="zh-CN"/>
              </w:rPr>
              <w:t>n40</w:t>
            </w:r>
            <w:r>
              <w:rPr>
                <w:rFonts w:ascii="Arial" w:eastAsia="等线" w:hAnsi="Arial"/>
                <w:sz w:val="18"/>
                <w:lang w:val="sv-SE" w:eastAsia="zh-CN"/>
              </w:rPr>
              <w:t>-n77</w:t>
            </w:r>
          </w:p>
        </w:tc>
        <w:tc>
          <w:tcPr>
            <w:tcW w:w="1948" w:type="dxa"/>
            <w:vAlign w:val="center"/>
          </w:tcPr>
          <w:p w14:paraId="3DA740CE" w14:textId="77777777" w:rsidR="000C7A57" w:rsidRPr="00296F7E" w:rsidRDefault="000C7A57" w:rsidP="00DC70BA">
            <w:pPr>
              <w:keepNext/>
              <w:keepLines/>
              <w:spacing w:after="0"/>
              <w:jc w:val="center"/>
              <w:rPr>
                <w:rFonts w:eastAsia="等线" w:cs="Arial"/>
                <w:szCs w:val="22"/>
                <w:lang w:val="en-US" w:eastAsia="zh-CN"/>
              </w:rPr>
            </w:pPr>
            <w:r w:rsidRPr="00296F7E">
              <w:rPr>
                <w:rFonts w:eastAsia="等线" w:cs="Arial"/>
                <w:szCs w:val="22"/>
                <w:lang w:val="en-US" w:eastAsia="zh-CN"/>
              </w:rPr>
              <w:t>-</w:t>
            </w:r>
          </w:p>
        </w:tc>
        <w:tc>
          <w:tcPr>
            <w:tcW w:w="1948" w:type="dxa"/>
            <w:vAlign w:val="center"/>
          </w:tcPr>
          <w:p w14:paraId="546DE172" w14:textId="77777777" w:rsidR="000C7A57" w:rsidRPr="00296F7E" w:rsidRDefault="000C7A57" w:rsidP="00DC70BA">
            <w:pPr>
              <w:keepNext/>
              <w:keepLines/>
              <w:spacing w:after="0"/>
              <w:jc w:val="center"/>
              <w:rPr>
                <w:rFonts w:eastAsia="等线" w:cs="Arial"/>
                <w:szCs w:val="22"/>
                <w:lang w:val="en-US" w:eastAsia="zh-CN"/>
              </w:rPr>
            </w:pPr>
            <w:r w:rsidRPr="00296F7E">
              <w:rPr>
                <w:rFonts w:eastAsia="等线" w:cs="Arial" w:hint="eastAsia"/>
                <w:szCs w:val="22"/>
                <w:lang w:val="en-US" w:eastAsia="zh-CN"/>
              </w:rPr>
              <w:t>-</w:t>
            </w:r>
          </w:p>
        </w:tc>
        <w:tc>
          <w:tcPr>
            <w:tcW w:w="1949" w:type="dxa"/>
            <w:vAlign w:val="center"/>
          </w:tcPr>
          <w:p w14:paraId="166EBE9D" w14:textId="77777777" w:rsidR="000C7A57" w:rsidRPr="00296F7E" w:rsidRDefault="000C7A57" w:rsidP="00DC70BA">
            <w:pPr>
              <w:keepNext/>
              <w:keepLines/>
              <w:spacing w:after="0"/>
              <w:jc w:val="center"/>
              <w:rPr>
                <w:rFonts w:eastAsia="等线" w:cs="Arial"/>
                <w:szCs w:val="22"/>
                <w:lang w:val="en-US" w:eastAsia="zh-CN"/>
              </w:rPr>
            </w:pPr>
            <w:r w:rsidRPr="00296F7E">
              <w:rPr>
                <w:rFonts w:eastAsia="等线" w:cs="Arial"/>
                <w:szCs w:val="22"/>
                <w:lang w:val="en-US" w:eastAsia="zh-CN"/>
              </w:rPr>
              <w:t>0.5</w:t>
            </w:r>
          </w:p>
        </w:tc>
      </w:tr>
      <w:tr w:rsidR="000C7A57" w:rsidRPr="00F92868" w14:paraId="108B343F" w14:textId="77777777" w:rsidTr="00DC70BA">
        <w:trPr>
          <w:trHeight w:val="187"/>
          <w:jc w:val="center"/>
        </w:trPr>
        <w:tc>
          <w:tcPr>
            <w:tcW w:w="7439" w:type="dxa"/>
            <w:gridSpan w:val="4"/>
            <w:tcBorders>
              <w:bottom w:val="single" w:sz="4" w:space="0" w:color="auto"/>
            </w:tcBorders>
            <w:shd w:val="clear" w:color="auto" w:fill="auto"/>
          </w:tcPr>
          <w:p w14:paraId="7AC8201E" w14:textId="77777777" w:rsidR="000C7A57" w:rsidRPr="00901DE9" w:rsidRDefault="000C7A57" w:rsidP="00DC70BA">
            <w:pPr>
              <w:keepLines/>
              <w:spacing w:after="0"/>
              <w:ind w:left="870" w:hanging="870"/>
              <w:rPr>
                <w:rFonts w:eastAsia="等线" w:cs="Arial"/>
                <w:lang w:eastAsia="ja-JP"/>
              </w:rPr>
            </w:pPr>
            <w:r w:rsidRPr="00901DE9">
              <w:rPr>
                <w:rFonts w:ascii="Arial" w:eastAsia="等线" w:hAnsi="Arial" w:cs="Arial"/>
                <w:sz w:val="18"/>
                <w:lang w:eastAsia="ja-JP"/>
              </w:rPr>
              <w:t>NOTE 9:</w:t>
            </w:r>
            <w:r w:rsidRPr="00901DE9">
              <w:rPr>
                <w:rFonts w:ascii="Arial" w:eastAsia="等线" w:hAnsi="Arial" w:cs="Arial"/>
                <w:sz w:val="18"/>
                <w:lang w:eastAsia="ja-JP"/>
              </w:rPr>
              <w:tab/>
              <w:t xml:space="preserve"> “-” denotes ΔR</w:t>
            </w:r>
            <w:r w:rsidRPr="00901DE9">
              <w:rPr>
                <w:rFonts w:ascii="Arial" w:eastAsia="等线" w:hAnsi="Arial" w:cs="Arial"/>
                <w:sz w:val="18"/>
                <w:vertAlign w:val="subscript"/>
                <w:lang w:eastAsia="ja-JP"/>
              </w:rPr>
              <w:t>IB,c</w:t>
            </w:r>
            <w:r w:rsidRPr="00901DE9">
              <w:rPr>
                <w:rFonts w:ascii="Arial" w:eastAsia="等线" w:hAnsi="Arial" w:cs="Arial"/>
                <w:sz w:val="18"/>
                <w:lang w:eastAsia="ja-JP"/>
              </w:rPr>
              <w:t xml:space="preserve"> = 0.</w:t>
            </w:r>
          </w:p>
          <w:p w14:paraId="6A85228C" w14:textId="77777777" w:rsidR="000C7A57" w:rsidRDefault="000C7A57" w:rsidP="00DC70BA">
            <w:pPr>
              <w:keepLines/>
              <w:spacing w:after="0"/>
              <w:ind w:left="870" w:hanging="870"/>
              <w:rPr>
                <w:rFonts w:ascii="Arial" w:eastAsia="等线" w:hAnsi="Arial"/>
                <w:color w:val="000000"/>
                <w:sz w:val="18"/>
                <w:lang w:val="en-US" w:eastAsia="zh-CN"/>
              </w:rPr>
            </w:pPr>
            <w:r w:rsidRPr="00901DE9">
              <w:rPr>
                <w:rFonts w:ascii="Arial" w:eastAsia="等线" w:hAnsi="Arial" w:cs="Arial"/>
                <w:sz w:val="18"/>
                <w:lang w:eastAsia="ja-JP"/>
              </w:rPr>
              <w:t>NOTE 10:</w:t>
            </w:r>
            <w:r w:rsidRPr="00901DE9">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901DE9">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901DE9">
              <w:rPr>
                <w:rFonts w:ascii="Arial" w:eastAsia="等线" w:hAnsi="Arial" w:cs="Arial"/>
                <w:sz w:val="18"/>
                <w:lang w:eastAsia="ja-JP"/>
              </w:rPr>
              <w:t>.</w:t>
            </w:r>
          </w:p>
        </w:tc>
      </w:tr>
    </w:tbl>
    <w:p w14:paraId="47601121" w14:textId="77777777" w:rsidR="000C7A57" w:rsidRDefault="000C7A57" w:rsidP="000C7A57"/>
    <w:p w14:paraId="4B7DFA53" w14:textId="50397BC4" w:rsidR="000C7A57" w:rsidRPr="00A20126" w:rsidRDefault="000C7A57" w:rsidP="000C7A57">
      <w:pPr>
        <w:pStyle w:val="31"/>
      </w:pPr>
      <w:bookmarkStart w:id="329" w:name="_Toc136288315"/>
      <w:r>
        <w:t>5.30.2</w:t>
      </w:r>
      <w:r>
        <w:tab/>
      </w:r>
      <w:r w:rsidRPr="00A20126">
        <w:t>Specific for 2 bands UL CA</w:t>
      </w:r>
      <w:bookmarkEnd w:id="329"/>
    </w:p>
    <w:p w14:paraId="3AF92C1A" w14:textId="4366E0D5" w:rsidR="000C7A57" w:rsidRPr="00A20126" w:rsidRDefault="000C7A57" w:rsidP="000C7A57">
      <w:pPr>
        <w:pStyle w:val="41"/>
      </w:pPr>
      <w:bookmarkStart w:id="330" w:name="_Toc136288316"/>
      <w:r>
        <w:rPr>
          <w:rFonts w:hint="eastAsia"/>
        </w:rPr>
        <w:t>5.30.2</w:t>
      </w:r>
      <w:r>
        <w:t>.1</w:t>
      </w:r>
      <w:r>
        <w:tab/>
      </w:r>
      <w:r>
        <w:rPr>
          <w:rFonts w:hint="eastAsia"/>
        </w:rPr>
        <w:t>UE co-existence studies</w:t>
      </w:r>
      <w:bookmarkEnd w:id="330"/>
    </w:p>
    <w:p w14:paraId="041DB525" w14:textId="77777777" w:rsidR="000C7A57" w:rsidRDefault="000C7A57" w:rsidP="000C7A57">
      <w:pPr>
        <w:pStyle w:val="Guidance"/>
        <w:rPr>
          <w:rFonts w:eastAsia="宋体"/>
          <w:i w:val="0"/>
          <w:color w:val="auto"/>
          <w:szCs w:val="22"/>
          <w:lang w:val="en-US" w:eastAsia="zh-CN"/>
        </w:rPr>
      </w:pPr>
      <w:r>
        <w:rPr>
          <w:rFonts w:eastAsia="宋体"/>
          <w:i w:val="0"/>
          <w:color w:val="auto"/>
          <w:szCs w:val="22"/>
          <w:lang w:val="en-US" w:eastAsia="zh-CN"/>
        </w:rPr>
        <w:t>UL n1-n40 gives IMD4 and IMD5 into DL n77.</w:t>
      </w:r>
    </w:p>
    <w:p w14:paraId="02BAFBCD" w14:textId="77777777" w:rsidR="000C7A57" w:rsidRDefault="000C7A57" w:rsidP="000C7A57">
      <w:pPr>
        <w:pStyle w:val="Guidance"/>
        <w:rPr>
          <w:rFonts w:eastAsia="宋体"/>
          <w:i w:val="0"/>
          <w:color w:val="auto"/>
          <w:szCs w:val="22"/>
          <w:lang w:val="en-US" w:eastAsia="zh-CN"/>
        </w:rPr>
      </w:pPr>
      <w:r>
        <w:rPr>
          <w:rFonts w:eastAsia="宋体"/>
          <w:i w:val="0"/>
          <w:color w:val="auto"/>
          <w:szCs w:val="22"/>
          <w:lang w:val="en-US" w:eastAsia="zh-CN"/>
        </w:rPr>
        <w:t>UL n1-n77 gives IMD4 and IMD5 into DL n40.</w:t>
      </w:r>
    </w:p>
    <w:p w14:paraId="5A5A9328" w14:textId="77777777" w:rsidR="000C7A57" w:rsidRDefault="000C7A57" w:rsidP="000C7A57">
      <w:pPr>
        <w:pStyle w:val="Guidance"/>
        <w:rPr>
          <w:rFonts w:eastAsia="宋体"/>
          <w:i w:val="0"/>
          <w:color w:val="auto"/>
          <w:szCs w:val="22"/>
          <w:lang w:val="en-US" w:eastAsia="zh-CN"/>
        </w:rPr>
      </w:pPr>
      <w:r>
        <w:rPr>
          <w:rFonts w:eastAsia="宋体"/>
          <w:i w:val="0"/>
          <w:color w:val="auto"/>
          <w:szCs w:val="22"/>
          <w:lang w:val="en-US" w:eastAsia="zh-CN"/>
        </w:rPr>
        <w:t>UL n40-n77 gives IMD4 into DL n1.</w:t>
      </w:r>
    </w:p>
    <w:p w14:paraId="5FCC3B66" w14:textId="562E6CBC" w:rsidR="000C7A57" w:rsidRPr="00A20126" w:rsidRDefault="000C7A57" w:rsidP="000C7A57">
      <w:pPr>
        <w:pStyle w:val="41"/>
      </w:pPr>
      <w:bookmarkStart w:id="331" w:name="_Toc136288317"/>
      <w:r>
        <w:rPr>
          <w:rFonts w:hint="eastAsia"/>
        </w:rPr>
        <w:t>5.30.2</w:t>
      </w:r>
      <w:r w:rsidRPr="00A20126">
        <w:t>.2</w:t>
      </w:r>
      <w:r w:rsidRPr="00A20126">
        <w:tab/>
        <w:t>REFSENS requirements</w:t>
      </w:r>
      <w:bookmarkEnd w:id="331"/>
    </w:p>
    <w:p w14:paraId="390FAF0B" w14:textId="77777777" w:rsidR="000C7A57" w:rsidRDefault="000C7A57" w:rsidP="000C7A57">
      <w:r>
        <w:t>Based on the co-existence studies there are a need to define MSD values. MSD values from CA_n1-n40-n78 are reused.</w:t>
      </w:r>
    </w:p>
    <w:p w14:paraId="29BAFD8F" w14:textId="4FCD1088" w:rsidR="000C7A57" w:rsidRDefault="000C7A57" w:rsidP="000C7A57">
      <w:pPr>
        <w:pStyle w:val="TH"/>
        <w:rPr>
          <w:rFonts w:cs="Arial"/>
        </w:rPr>
      </w:pPr>
      <w:r>
        <w:rPr>
          <w:rFonts w:cs="Arial"/>
        </w:rPr>
        <w:t>Table 5.30.2</w:t>
      </w:r>
      <w:r w:rsidRPr="00A20126">
        <w:rPr>
          <w:rFonts w:cs="Arial"/>
        </w:rPr>
        <w:t>.</w:t>
      </w:r>
      <w:r>
        <w:rPr>
          <w:rFonts w:cs="Arial"/>
        </w:rPr>
        <w:t xml:space="preserve">2-1: </w:t>
      </w:r>
      <w:r w:rsidRPr="00A20126">
        <w:rPr>
          <w:rFonts w:cs="Arial"/>
        </w:rPr>
        <w:t xml:space="preserve">3DL/2UL </w:t>
      </w:r>
      <w:r>
        <w:rPr>
          <w:rFonts w:cs="Arial"/>
        </w:rPr>
        <w:t>inter-band</w:t>
      </w:r>
      <w:r w:rsidRPr="00A20126">
        <w:rPr>
          <w:rFonts w:cs="Arial"/>
        </w:rPr>
        <w:t xml:space="preserve"> 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0C7A57" w14:paraId="3344D032" w14:textId="77777777" w:rsidTr="00DC70BA">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59E1225" w14:textId="77777777" w:rsidR="000C7A57" w:rsidRDefault="000C7A57" w:rsidP="00DC70BA">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C2ADBF4" w14:textId="77777777" w:rsidR="000C7A57" w:rsidRDefault="000C7A57" w:rsidP="00DC70BA">
            <w:pPr>
              <w:pStyle w:val="TAH"/>
            </w:pPr>
            <w:r>
              <w:t>Source of IMD</w:t>
            </w:r>
          </w:p>
        </w:tc>
      </w:tr>
      <w:tr w:rsidR="000C7A57" w14:paraId="2800FE1E" w14:textId="77777777" w:rsidTr="00DC70BA">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1F3DC9C" w14:textId="77777777" w:rsidR="000C7A57" w:rsidRDefault="000C7A57" w:rsidP="00DC70BA">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36353B2" w14:textId="77777777" w:rsidR="000C7A57" w:rsidRDefault="000C7A57" w:rsidP="00DC70BA">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048E936F" w14:textId="77777777" w:rsidR="000C7A57" w:rsidRDefault="000C7A57" w:rsidP="00DC70BA">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6CBAAC8A" w14:textId="77777777" w:rsidR="000C7A57" w:rsidRDefault="000C7A57" w:rsidP="00DC70BA">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507A1235" w14:textId="77777777" w:rsidR="000C7A57" w:rsidRDefault="000C7A57" w:rsidP="00DC70BA">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761960A1" w14:textId="77777777" w:rsidR="000C7A57" w:rsidRDefault="000C7A57" w:rsidP="00DC70BA">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469CF779" w14:textId="77777777" w:rsidR="000C7A57" w:rsidRDefault="000C7A57" w:rsidP="00DC70BA">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0ECEC7E2" w14:textId="77777777" w:rsidR="000C7A57" w:rsidRDefault="000C7A57" w:rsidP="00DC70BA">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2DD6E44C" w14:textId="77777777" w:rsidR="000C7A57" w:rsidRDefault="000C7A57" w:rsidP="00DC70BA">
            <w:pPr>
              <w:pStyle w:val="TAH"/>
            </w:pPr>
          </w:p>
        </w:tc>
      </w:tr>
      <w:tr w:rsidR="000C7A57" w14:paraId="582EC85D" w14:textId="77777777" w:rsidTr="00DC70B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9219BD1" w14:textId="77777777" w:rsidR="000C7A57" w:rsidRDefault="000C7A57" w:rsidP="00DC70BA">
            <w:pPr>
              <w:pStyle w:val="TAC"/>
              <w:rPr>
                <w:lang w:val="en-US" w:eastAsia="zh-CN"/>
              </w:rPr>
            </w:pPr>
            <w:r>
              <w:rPr>
                <w:rFonts w:hint="eastAsia"/>
                <w:lang w:val="en-US" w:eastAsia="zh-CN"/>
              </w:rPr>
              <w:t>CA_n</w:t>
            </w:r>
            <w:r>
              <w:rPr>
                <w:lang w:val="en-US" w:eastAsia="zh-CN"/>
              </w:rPr>
              <w:t>1</w:t>
            </w:r>
            <w:r>
              <w:rPr>
                <w:rFonts w:hint="eastAsia"/>
                <w:lang w:val="en-US" w:eastAsia="zh-CN"/>
              </w:rPr>
              <w:t>-n</w:t>
            </w:r>
            <w:r>
              <w:rPr>
                <w:lang w:val="en-US" w:eastAsia="zh-CN"/>
              </w:rPr>
              <w:t>40</w:t>
            </w:r>
            <w:r>
              <w:rPr>
                <w:rFonts w:hint="eastAsia"/>
                <w:lang w:val="en-US" w:eastAsia="zh-CN"/>
              </w:rPr>
              <w:t>-n</w:t>
            </w:r>
            <w:r>
              <w:rPr>
                <w:lang w:val="en-US" w:eastAsia="zh-CN"/>
              </w:rPr>
              <w:t>77</w:t>
            </w:r>
          </w:p>
        </w:tc>
        <w:tc>
          <w:tcPr>
            <w:tcW w:w="1146" w:type="dxa"/>
            <w:tcBorders>
              <w:top w:val="single" w:sz="4" w:space="0" w:color="auto"/>
              <w:left w:val="single" w:sz="4" w:space="0" w:color="auto"/>
              <w:right w:val="single" w:sz="4" w:space="0" w:color="auto"/>
            </w:tcBorders>
            <w:vAlign w:val="center"/>
          </w:tcPr>
          <w:p w14:paraId="29636F61" w14:textId="77777777" w:rsidR="000C7A57" w:rsidRDefault="000C7A57" w:rsidP="00DC70BA">
            <w:pPr>
              <w:pStyle w:val="TAC"/>
              <w:rPr>
                <w:lang w:val="en-US" w:eastAsia="ko-KR"/>
              </w:rPr>
            </w:pPr>
            <w:r>
              <w:rPr>
                <w:rFonts w:hint="eastAsia"/>
                <w:lang w:val="en-US" w:eastAsia="zh-CN"/>
              </w:rPr>
              <w:t>n</w:t>
            </w:r>
            <w:r>
              <w:rPr>
                <w:lang w:val="en-US" w:eastAsia="zh-CN"/>
              </w:rPr>
              <w:t>1</w:t>
            </w:r>
          </w:p>
        </w:tc>
        <w:tc>
          <w:tcPr>
            <w:tcW w:w="960" w:type="dxa"/>
            <w:tcBorders>
              <w:top w:val="single" w:sz="4" w:space="0" w:color="auto"/>
              <w:left w:val="single" w:sz="4" w:space="0" w:color="auto"/>
              <w:right w:val="single" w:sz="4" w:space="0" w:color="auto"/>
            </w:tcBorders>
          </w:tcPr>
          <w:p w14:paraId="66B49688" w14:textId="77777777" w:rsidR="000C7A57" w:rsidRDefault="000C7A57" w:rsidP="00DC70BA">
            <w:pPr>
              <w:pStyle w:val="TAC"/>
              <w:rPr>
                <w:lang w:val="en-US" w:eastAsia="ko-KR"/>
              </w:rPr>
            </w:pPr>
            <w:r>
              <w:rPr>
                <w:lang w:val="en-US" w:eastAsia="zh-CN"/>
              </w:rPr>
              <w:t>1930</w:t>
            </w:r>
          </w:p>
        </w:tc>
        <w:tc>
          <w:tcPr>
            <w:tcW w:w="964" w:type="dxa"/>
            <w:tcBorders>
              <w:top w:val="single" w:sz="4" w:space="0" w:color="auto"/>
              <w:left w:val="single" w:sz="4" w:space="0" w:color="auto"/>
              <w:right w:val="single" w:sz="4" w:space="0" w:color="auto"/>
            </w:tcBorders>
          </w:tcPr>
          <w:p w14:paraId="38FFC562" w14:textId="77777777" w:rsidR="000C7A57" w:rsidRDefault="000C7A57" w:rsidP="00DC70BA">
            <w:pPr>
              <w:pStyle w:val="TAC"/>
              <w:rPr>
                <w:lang w:val="en-US" w:eastAsia="ko-KR"/>
              </w:rPr>
            </w:pPr>
            <w:r>
              <w:t>5</w:t>
            </w:r>
          </w:p>
        </w:tc>
        <w:tc>
          <w:tcPr>
            <w:tcW w:w="960" w:type="dxa"/>
            <w:tcBorders>
              <w:top w:val="single" w:sz="4" w:space="0" w:color="auto"/>
              <w:left w:val="single" w:sz="4" w:space="0" w:color="auto"/>
              <w:right w:val="single" w:sz="4" w:space="0" w:color="auto"/>
            </w:tcBorders>
          </w:tcPr>
          <w:p w14:paraId="4744229C" w14:textId="77777777" w:rsidR="000C7A57" w:rsidRDefault="000C7A57" w:rsidP="00DC70BA">
            <w:pPr>
              <w:pStyle w:val="TAC"/>
              <w:rPr>
                <w:lang w:val="en-US" w:eastAsia="ko-KR"/>
              </w:rPr>
            </w:pPr>
            <w:r>
              <w:t>25</w:t>
            </w:r>
          </w:p>
        </w:tc>
        <w:tc>
          <w:tcPr>
            <w:tcW w:w="960" w:type="dxa"/>
            <w:tcBorders>
              <w:top w:val="single" w:sz="4" w:space="0" w:color="auto"/>
              <w:left w:val="single" w:sz="4" w:space="0" w:color="auto"/>
              <w:right w:val="single" w:sz="4" w:space="0" w:color="auto"/>
            </w:tcBorders>
          </w:tcPr>
          <w:p w14:paraId="1BF084A1" w14:textId="77777777" w:rsidR="000C7A57" w:rsidRDefault="000C7A57" w:rsidP="00DC70BA">
            <w:pPr>
              <w:pStyle w:val="TAC"/>
              <w:rPr>
                <w:lang w:val="en-US" w:eastAsia="ko-KR"/>
              </w:rPr>
            </w:pPr>
            <w:r>
              <w:t>2120</w:t>
            </w:r>
          </w:p>
        </w:tc>
        <w:tc>
          <w:tcPr>
            <w:tcW w:w="977" w:type="dxa"/>
            <w:tcBorders>
              <w:top w:val="single" w:sz="4" w:space="0" w:color="auto"/>
              <w:left w:val="single" w:sz="4" w:space="0" w:color="auto"/>
              <w:bottom w:val="single" w:sz="4" w:space="0" w:color="auto"/>
              <w:right w:val="single" w:sz="4" w:space="0" w:color="auto"/>
            </w:tcBorders>
          </w:tcPr>
          <w:p w14:paraId="751CD2AD" w14:textId="77777777" w:rsidR="000C7A57" w:rsidRDefault="000C7A57" w:rsidP="00DC70BA">
            <w:pPr>
              <w:pStyle w:val="TAC"/>
            </w:pPr>
            <w:r>
              <w:t>N/A</w:t>
            </w:r>
          </w:p>
        </w:tc>
        <w:tc>
          <w:tcPr>
            <w:tcW w:w="828" w:type="dxa"/>
            <w:tcBorders>
              <w:top w:val="single" w:sz="4" w:space="0" w:color="auto"/>
              <w:left w:val="single" w:sz="4" w:space="0" w:color="auto"/>
              <w:right w:val="single" w:sz="4" w:space="0" w:color="auto"/>
            </w:tcBorders>
            <w:vAlign w:val="center"/>
          </w:tcPr>
          <w:p w14:paraId="6DCB2DE8" w14:textId="77777777" w:rsidR="000C7A57" w:rsidRDefault="000C7A57" w:rsidP="00DC70BA">
            <w:pPr>
              <w:pStyle w:val="TAC"/>
              <w:rPr>
                <w:lang w:eastAsia="zh-CN"/>
              </w:rPr>
            </w:pPr>
            <w:r>
              <w:rPr>
                <w:rFonts w:cs="Arial"/>
                <w:lang w:val="en-US" w:eastAsia="zh-CN"/>
              </w:rPr>
              <w:t>FDD</w:t>
            </w:r>
          </w:p>
        </w:tc>
        <w:tc>
          <w:tcPr>
            <w:tcW w:w="1057" w:type="dxa"/>
            <w:tcBorders>
              <w:top w:val="single" w:sz="4" w:space="0" w:color="auto"/>
              <w:left w:val="single" w:sz="4" w:space="0" w:color="auto"/>
              <w:right w:val="single" w:sz="4" w:space="0" w:color="auto"/>
            </w:tcBorders>
          </w:tcPr>
          <w:p w14:paraId="26AD0F40" w14:textId="77777777" w:rsidR="000C7A57" w:rsidRDefault="000C7A57" w:rsidP="00DC70BA">
            <w:pPr>
              <w:pStyle w:val="TAC"/>
            </w:pPr>
            <w:r>
              <w:rPr>
                <w:lang w:eastAsia="ja-JP"/>
              </w:rPr>
              <w:t>N/A</w:t>
            </w:r>
          </w:p>
        </w:tc>
      </w:tr>
      <w:tr w:rsidR="000C7A57" w14:paraId="7F61CC36" w14:textId="77777777" w:rsidTr="00DC70B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5C987E1" w14:textId="77777777" w:rsidR="000C7A57" w:rsidRDefault="000C7A57" w:rsidP="00DC70B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F6E9262" w14:textId="77777777" w:rsidR="000C7A57" w:rsidRDefault="000C7A57" w:rsidP="00DC70BA">
            <w:pPr>
              <w:pStyle w:val="TAC"/>
              <w:rPr>
                <w:lang w:val="en-US" w:eastAsia="ko-KR"/>
              </w:rPr>
            </w:pPr>
            <w:r>
              <w:rPr>
                <w:rFonts w:hint="eastAsia"/>
                <w:lang w:val="en-US" w:eastAsia="zh-CN"/>
              </w:rPr>
              <w:t>n</w:t>
            </w:r>
            <w:r>
              <w:rPr>
                <w:lang w:val="en-US" w:eastAsia="zh-CN"/>
              </w:rPr>
              <w:t>40</w:t>
            </w:r>
          </w:p>
        </w:tc>
        <w:tc>
          <w:tcPr>
            <w:tcW w:w="960" w:type="dxa"/>
            <w:tcBorders>
              <w:top w:val="single" w:sz="4" w:space="0" w:color="auto"/>
              <w:left w:val="single" w:sz="4" w:space="0" w:color="auto"/>
              <w:right w:val="single" w:sz="4" w:space="0" w:color="auto"/>
            </w:tcBorders>
          </w:tcPr>
          <w:p w14:paraId="7FF2BD06" w14:textId="77777777" w:rsidR="000C7A57" w:rsidRDefault="000C7A57" w:rsidP="00DC70BA">
            <w:pPr>
              <w:pStyle w:val="TAC"/>
              <w:rPr>
                <w:lang w:val="en-US" w:eastAsia="ko-KR"/>
              </w:rPr>
            </w:pPr>
            <w:r>
              <w:rPr>
                <w:lang w:val="en-US" w:eastAsia="zh-CN"/>
              </w:rPr>
              <w:t>2310</w:t>
            </w:r>
          </w:p>
        </w:tc>
        <w:tc>
          <w:tcPr>
            <w:tcW w:w="964" w:type="dxa"/>
            <w:tcBorders>
              <w:top w:val="single" w:sz="4" w:space="0" w:color="auto"/>
              <w:left w:val="single" w:sz="4" w:space="0" w:color="auto"/>
              <w:right w:val="single" w:sz="4" w:space="0" w:color="auto"/>
            </w:tcBorders>
          </w:tcPr>
          <w:p w14:paraId="1E4A8019" w14:textId="77777777" w:rsidR="000C7A57" w:rsidRDefault="000C7A57" w:rsidP="00DC70BA">
            <w:pPr>
              <w:pStyle w:val="TAC"/>
              <w:rPr>
                <w:lang w:val="en-US" w:eastAsia="ko-KR"/>
              </w:rPr>
            </w:pPr>
            <w:r>
              <w:t>5</w:t>
            </w:r>
          </w:p>
        </w:tc>
        <w:tc>
          <w:tcPr>
            <w:tcW w:w="960" w:type="dxa"/>
            <w:tcBorders>
              <w:top w:val="single" w:sz="4" w:space="0" w:color="auto"/>
              <w:left w:val="single" w:sz="4" w:space="0" w:color="auto"/>
              <w:right w:val="single" w:sz="4" w:space="0" w:color="auto"/>
            </w:tcBorders>
          </w:tcPr>
          <w:p w14:paraId="2B210EBB" w14:textId="77777777" w:rsidR="000C7A57" w:rsidRDefault="000C7A57" w:rsidP="00DC70BA">
            <w:pPr>
              <w:pStyle w:val="TAC"/>
              <w:rPr>
                <w:lang w:val="en-US" w:eastAsia="ko-KR"/>
              </w:rPr>
            </w:pPr>
            <w:r>
              <w:t>25</w:t>
            </w:r>
          </w:p>
        </w:tc>
        <w:tc>
          <w:tcPr>
            <w:tcW w:w="960" w:type="dxa"/>
            <w:tcBorders>
              <w:top w:val="single" w:sz="4" w:space="0" w:color="auto"/>
              <w:left w:val="single" w:sz="4" w:space="0" w:color="auto"/>
              <w:right w:val="single" w:sz="4" w:space="0" w:color="auto"/>
            </w:tcBorders>
          </w:tcPr>
          <w:p w14:paraId="2E3EF8FF" w14:textId="77777777" w:rsidR="000C7A57" w:rsidRDefault="000C7A57" w:rsidP="00DC70BA">
            <w:pPr>
              <w:pStyle w:val="TAC"/>
              <w:rPr>
                <w:lang w:val="en-US" w:eastAsia="ko-KR"/>
              </w:rPr>
            </w:pPr>
            <w:r>
              <w:t>2310</w:t>
            </w:r>
          </w:p>
        </w:tc>
        <w:tc>
          <w:tcPr>
            <w:tcW w:w="977" w:type="dxa"/>
            <w:tcBorders>
              <w:top w:val="single" w:sz="4" w:space="0" w:color="auto"/>
              <w:left w:val="single" w:sz="4" w:space="0" w:color="auto"/>
              <w:bottom w:val="single" w:sz="4" w:space="0" w:color="auto"/>
              <w:right w:val="single" w:sz="4" w:space="0" w:color="auto"/>
            </w:tcBorders>
          </w:tcPr>
          <w:p w14:paraId="40E3190A" w14:textId="77777777" w:rsidR="000C7A57" w:rsidRDefault="000C7A57" w:rsidP="00DC70BA">
            <w:pPr>
              <w:pStyle w:val="TAC"/>
            </w:pPr>
            <w:r>
              <w:t>N/A</w:t>
            </w:r>
          </w:p>
        </w:tc>
        <w:tc>
          <w:tcPr>
            <w:tcW w:w="828" w:type="dxa"/>
            <w:tcBorders>
              <w:top w:val="single" w:sz="4" w:space="0" w:color="auto"/>
              <w:left w:val="single" w:sz="4" w:space="0" w:color="auto"/>
              <w:right w:val="single" w:sz="4" w:space="0" w:color="auto"/>
            </w:tcBorders>
            <w:vAlign w:val="center"/>
          </w:tcPr>
          <w:p w14:paraId="63447CA2" w14:textId="77777777" w:rsidR="000C7A57" w:rsidRDefault="000C7A57" w:rsidP="00DC70BA">
            <w:pPr>
              <w:pStyle w:val="TAC"/>
              <w:rPr>
                <w:lang w:eastAsia="zh-CN"/>
              </w:rPr>
            </w:pPr>
            <w:r>
              <w:rPr>
                <w:rFonts w:cs="Arial"/>
                <w:lang w:val="en-US" w:eastAsia="zh-CN"/>
              </w:rPr>
              <w:t>TDD</w:t>
            </w:r>
          </w:p>
        </w:tc>
        <w:tc>
          <w:tcPr>
            <w:tcW w:w="1057" w:type="dxa"/>
            <w:tcBorders>
              <w:top w:val="single" w:sz="4" w:space="0" w:color="auto"/>
              <w:left w:val="single" w:sz="4" w:space="0" w:color="auto"/>
              <w:right w:val="single" w:sz="4" w:space="0" w:color="auto"/>
            </w:tcBorders>
          </w:tcPr>
          <w:p w14:paraId="556E312F" w14:textId="77777777" w:rsidR="000C7A57" w:rsidRDefault="000C7A57" w:rsidP="00DC70BA">
            <w:pPr>
              <w:pStyle w:val="TAC"/>
            </w:pPr>
            <w:r>
              <w:rPr>
                <w:lang w:eastAsia="ja-JP"/>
              </w:rPr>
              <w:t>N/A</w:t>
            </w:r>
          </w:p>
        </w:tc>
      </w:tr>
      <w:tr w:rsidR="000C7A57" w14:paraId="184A50C5" w14:textId="77777777" w:rsidTr="00DC70B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5E42249" w14:textId="77777777" w:rsidR="000C7A57" w:rsidRDefault="000C7A57" w:rsidP="00DC70B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C042F4B" w14:textId="77777777" w:rsidR="000C7A57" w:rsidRDefault="000C7A57" w:rsidP="00DC70BA">
            <w:pPr>
              <w:pStyle w:val="TAC"/>
              <w:rPr>
                <w:lang w:val="en-US" w:eastAsia="ko-KR"/>
              </w:rPr>
            </w:pPr>
            <w:r>
              <w:rPr>
                <w:rFonts w:hint="eastAsia"/>
                <w:lang w:val="en-US" w:eastAsia="zh-CN"/>
              </w:rPr>
              <w:t>n</w:t>
            </w:r>
            <w:r>
              <w:rPr>
                <w:lang w:val="en-US" w:eastAsia="zh-CN"/>
              </w:rPr>
              <w:t>77</w:t>
            </w:r>
          </w:p>
        </w:tc>
        <w:tc>
          <w:tcPr>
            <w:tcW w:w="960" w:type="dxa"/>
            <w:tcBorders>
              <w:top w:val="single" w:sz="4" w:space="0" w:color="auto"/>
              <w:left w:val="single" w:sz="4" w:space="0" w:color="auto"/>
              <w:right w:val="single" w:sz="4" w:space="0" w:color="auto"/>
            </w:tcBorders>
          </w:tcPr>
          <w:p w14:paraId="47975C36" w14:textId="77777777" w:rsidR="000C7A57" w:rsidRDefault="000C7A57" w:rsidP="00DC70BA">
            <w:pPr>
              <w:pStyle w:val="TAC"/>
              <w:rPr>
                <w:lang w:val="en-US" w:eastAsia="ko-KR"/>
              </w:rPr>
            </w:pPr>
            <w:r>
              <w:rPr>
                <w:lang w:val="en-US" w:eastAsia="zh-CN"/>
              </w:rPr>
              <w:t>3480</w:t>
            </w:r>
          </w:p>
        </w:tc>
        <w:tc>
          <w:tcPr>
            <w:tcW w:w="964" w:type="dxa"/>
            <w:tcBorders>
              <w:top w:val="single" w:sz="4" w:space="0" w:color="auto"/>
              <w:left w:val="single" w:sz="4" w:space="0" w:color="auto"/>
              <w:right w:val="single" w:sz="4" w:space="0" w:color="auto"/>
            </w:tcBorders>
          </w:tcPr>
          <w:p w14:paraId="14B96926" w14:textId="77777777" w:rsidR="000C7A57" w:rsidRDefault="000C7A57" w:rsidP="00DC70BA">
            <w:pPr>
              <w:pStyle w:val="TAC"/>
              <w:rPr>
                <w:lang w:val="en-US" w:eastAsia="ko-KR"/>
              </w:rPr>
            </w:pPr>
            <w:r>
              <w:t>10</w:t>
            </w:r>
          </w:p>
        </w:tc>
        <w:tc>
          <w:tcPr>
            <w:tcW w:w="960" w:type="dxa"/>
            <w:tcBorders>
              <w:top w:val="single" w:sz="4" w:space="0" w:color="auto"/>
              <w:left w:val="single" w:sz="4" w:space="0" w:color="auto"/>
              <w:right w:val="single" w:sz="4" w:space="0" w:color="auto"/>
            </w:tcBorders>
          </w:tcPr>
          <w:p w14:paraId="28038F01" w14:textId="77777777" w:rsidR="000C7A57" w:rsidRDefault="000C7A57" w:rsidP="00DC70BA">
            <w:pPr>
              <w:pStyle w:val="TAC"/>
              <w:rPr>
                <w:lang w:val="en-US" w:eastAsia="ko-KR"/>
              </w:rPr>
            </w:pPr>
            <w:r>
              <w:t>50</w:t>
            </w:r>
          </w:p>
        </w:tc>
        <w:tc>
          <w:tcPr>
            <w:tcW w:w="960" w:type="dxa"/>
            <w:tcBorders>
              <w:top w:val="single" w:sz="4" w:space="0" w:color="auto"/>
              <w:left w:val="single" w:sz="4" w:space="0" w:color="auto"/>
              <w:right w:val="single" w:sz="4" w:space="0" w:color="auto"/>
            </w:tcBorders>
          </w:tcPr>
          <w:p w14:paraId="2B91D5AF" w14:textId="77777777" w:rsidR="000C7A57" w:rsidRDefault="000C7A57" w:rsidP="00DC70BA">
            <w:pPr>
              <w:pStyle w:val="TAC"/>
              <w:rPr>
                <w:lang w:val="en-US" w:eastAsia="ko-KR"/>
              </w:rPr>
            </w:pPr>
            <w:r>
              <w:t>3480</w:t>
            </w:r>
          </w:p>
        </w:tc>
        <w:tc>
          <w:tcPr>
            <w:tcW w:w="977" w:type="dxa"/>
            <w:tcBorders>
              <w:top w:val="single" w:sz="4" w:space="0" w:color="auto"/>
              <w:left w:val="single" w:sz="4" w:space="0" w:color="auto"/>
              <w:bottom w:val="single" w:sz="4" w:space="0" w:color="auto"/>
              <w:right w:val="single" w:sz="4" w:space="0" w:color="auto"/>
            </w:tcBorders>
          </w:tcPr>
          <w:p w14:paraId="14BF5685" w14:textId="77777777" w:rsidR="000C7A57" w:rsidRDefault="000C7A57" w:rsidP="00DC70BA">
            <w:pPr>
              <w:pStyle w:val="TAC"/>
            </w:pPr>
            <w:r>
              <w:rPr>
                <w:lang w:eastAsia="ko-KR"/>
              </w:rPr>
              <w:t>9.8</w:t>
            </w:r>
          </w:p>
        </w:tc>
        <w:tc>
          <w:tcPr>
            <w:tcW w:w="828" w:type="dxa"/>
            <w:tcBorders>
              <w:top w:val="single" w:sz="4" w:space="0" w:color="auto"/>
              <w:left w:val="single" w:sz="4" w:space="0" w:color="auto"/>
              <w:right w:val="single" w:sz="4" w:space="0" w:color="auto"/>
            </w:tcBorders>
            <w:vAlign w:val="center"/>
          </w:tcPr>
          <w:p w14:paraId="0B66EBC9" w14:textId="77777777" w:rsidR="000C7A57" w:rsidRDefault="000C7A57" w:rsidP="00DC70BA">
            <w:pPr>
              <w:pStyle w:val="TAC"/>
              <w:rPr>
                <w:lang w:eastAsia="zh-CN"/>
              </w:rPr>
            </w:pPr>
            <w:r>
              <w:t>TDD</w:t>
            </w:r>
          </w:p>
        </w:tc>
        <w:tc>
          <w:tcPr>
            <w:tcW w:w="1057" w:type="dxa"/>
            <w:tcBorders>
              <w:top w:val="single" w:sz="4" w:space="0" w:color="auto"/>
              <w:left w:val="single" w:sz="4" w:space="0" w:color="auto"/>
              <w:right w:val="single" w:sz="4" w:space="0" w:color="auto"/>
            </w:tcBorders>
          </w:tcPr>
          <w:p w14:paraId="06702BBB" w14:textId="77777777" w:rsidR="000C7A57" w:rsidRDefault="000C7A57" w:rsidP="00DC70BA">
            <w:pPr>
              <w:pStyle w:val="TAC"/>
            </w:pPr>
            <w:r>
              <w:rPr>
                <w:lang w:eastAsia="ja-JP"/>
              </w:rPr>
              <w:t>IMD4</w:t>
            </w:r>
            <w:r>
              <w:rPr>
                <w:vertAlign w:val="superscript"/>
                <w:lang w:eastAsia="ja-JP"/>
              </w:rPr>
              <w:t>1</w:t>
            </w:r>
          </w:p>
        </w:tc>
      </w:tr>
      <w:tr w:rsidR="000C7A57" w14:paraId="1F052F05" w14:textId="77777777" w:rsidTr="00DC70B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095301" w14:textId="77777777" w:rsidR="000C7A57" w:rsidRDefault="000C7A57" w:rsidP="00DC70B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EC24B77" w14:textId="77777777" w:rsidR="000C7A57" w:rsidRDefault="000C7A57" w:rsidP="00DC70BA">
            <w:pPr>
              <w:pStyle w:val="TAC"/>
              <w:rPr>
                <w:lang w:val="en-US" w:eastAsia="ko-KR"/>
              </w:rPr>
            </w:pPr>
            <w:r>
              <w:rPr>
                <w:rFonts w:hint="eastAsia"/>
                <w:lang w:val="en-US" w:eastAsia="zh-CN"/>
              </w:rPr>
              <w:t>n</w:t>
            </w:r>
            <w:r>
              <w:rPr>
                <w:lang w:val="en-US" w:eastAsia="zh-CN"/>
              </w:rPr>
              <w:t>1</w:t>
            </w:r>
          </w:p>
        </w:tc>
        <w:tc>
          <w:tcPr>
            <w:tcW w:w="960" w:type="dxa"/>
            <w:tcBorders>
              <w:top w:val="single" w:sz="4" w:space="0" w:color="auto"/>
              <w:left w:val="single" w:sz="4" w:space="0" w:color="auto"/>
              <w:right w:val="single" w:sz="4" w:space="0" w:color="auto"/>
            </w:tcBorders>
          </w:tcPr>
          <w:p w14:paraId="5ED6090B" w14:textId="77777777" w:rsidR="000C7A57" w:rsidRDefault="000C7A57" w:rsidP="00DC70BA">
            <w:pPr>
              <w:pStyle w:val="TAC"/>
              <w:rPr>
                <w:lang w:val="en-US" w:eastAsia="ko-KR"/>
              </w:rPr>
            </w:pPr>
            <w:r>
              <w:rPr>
                <w:lang w:val="en-US" w:eastAsia="zh-CN"/>
              </w:rPr>
              <w:t>1930</w:t>
            </w:r>
          </w:p>
        </w:tc>
        <w:tc>
          <w:tcPr>
            <w:tcW w:w="964" w:type="dxa"/>
            <w:tcBorders>
              <w:top w:val="single" w:sz="4" w:space="0" w:color="auto"/>
              <w:left w:val="single" w:sz="4" w:space="0" w:color="auto"/>
              <w:right w:val="single" w:sz="4" w:space="0" w:color="auto"/>
            </w:tcBorders>
          </w:tcPr>
          <w:p w14:paraId="5425CBA7" w14:textId="77777777" w:rsidR="000C7A57" w:rsidRDefault="000C7A57" w:rsidP="00DC70BA">
            <w:pPr>
              <w:pStyle w:val="TAC"/>
              <w:rPr>
                <w:lang w:val="en-US" w:eastAsia="ko-KR"/>
              </w:rPr>
            </w:pPr>
            <w:r>
              <w:t>5</w:t>
            </w:r>
          </w:p>
        </w:tc>
        <w:tc>
          <w:tcPr>
            <w:tcW w:w="960" w:type="dxa"/>
            <w:tcBorders>
              <w:top w:val="single" w:sz="4" w:space="0" w:color="auto"/>
              <w:left w:val="single" w:sz="4" w:space="0" w:color="auto"/>
              <w:right w:val="single" w:sz="4" w:space="0" w:color="auto"/>
            </w:tcBorders>
          </w:tcPr>
          <w:p w14:paraId="4902ABA5" w14:textId="77777777" w:rsidR="000C7A57" w:rsidRDefault="000C7A57" w:rsidP="00DC70BA">
            <w:pPr>
              <w:pStyle w:val="TAC"/>
              <w:rPr>
                <w:lang w:val="en-US" w:eastAsia="ko-KR"/>
              </w:rPr>
            </w:pPr>
            <w:r>
              <w:t>25</w:t>
            </w:r>
          </w:p>
        </w:tc>
        <w:tc>
          <w:tcPr>
            <w:tcW w:w="960" w:type="dxa"/>
            <w:tcBorders>
              <w:top w:val="single" w:sz="4" w:space="0" w:color="auto"/>
              <w:left w:val="single" w:sz="4" w:space="0" w:color="auto"/>
              <w:right w:val="single" w:sz="4" w:space="0" w:color="auto"/>
            </w:tcBorders>
          </w:tcPr>
          <w:p w14:paraId="067FBAF4" w14:textId="77777777" w:rsidR="000C7A57" w:rsidRDefault="000C7A57" w:rsidP="00DC70BA">
            <w:pPr>
              <w:pStyle w:val="TAC"/>
              <w:rPr>
                <w:lang w:val="en-US" w:eastAsia="ko-KR"/>
              </w:rPr>
            </w:pPr>
            <w:r>
              <w:t>2120</w:t>
            </w:r>
          </w:p>
        </w:tc>
        <w:tc>
          <w:tcPr>
            <w:tcW w:w="977" w:type="dxa"/>
            <w:tcBorders>
              <w:top w:val="single" w:sz="4" w:space="0" w:color="auto"/>
              <w:left w:val="single" w:sz="4" w:space="0" w:color="auto"/>
              <w:bottom w:val="single" w:sz="4" w:space="0" w:color="auto"/>
              <w:right w:val="single" w:sz="4" w:space="0" w:color="auto"/>
            </w:tcBorders>
          </w:tcPr>
          <w:p w14:paraId="6D33C63B" w14:textId="77777777" w:rsidR="000C7A57" w:rsidRDefault="000C7A57" w:rsidP="00DC70BA">
            <w:pPr>
              <w:pStyle w:val="TAC"/>
            </w:pPr>
            <w:r>
              <w:rPr>
                <w:lang w:eastAsia="ja-JP"/>
              </w:rPr>
              <w:t>N/A</w:t>
            </w:r>
          </w:p>
        </w:tc>
        <w:tc>
          <w:tcPr>
            <w:tcW w:w="828" w:type="dxa"/>
            <w:tcBorders>
              <w:top w:val="single" w:sz="4" w:space="0" w:color="auto"/>
              <w:left w:val="single" w:sz="4" w:space="0" w:color="auto"/>
              <w:right w:val="single" w:sz="4" w:space="0" w:color="auto"/>
            </w:tcBorders>
            <w:vAlign w:val="center"/>
          </w:tcPr>
          <w:p w14:paraId="7648A9FC" w14:textId="77777777" w:rsidR="000C7A57" w:rsidRDefault="000C7A57" w:rsidP="00DC70BA">
            <w:pPr>
              <w:pStyle w:val="TAC"/>
              <w:rPr>
                <w:lang w:eastAsia="zh-CN"/>
              </w:rPr>
            </w:pPr>
            <w:r>
              <w:t>FDD</w:t>
            </w:r>
          </w:p>
        </w:tc>
        <w:tc>
          <w:tcPr>
            <w:tcW w:w="1057" w:type="dxa"/>
            <w:tcBorders>
              <w:top w:val="single" w:sz="4" w:space="0" w:color="auto"/>
              <w:left w:val="single" w:sz="4" w:space="0" w:color="auto"/>
              <w:right w:val="single" w:sz="4" w:space="0" w:color="auto"/>
            </w:tcBorders>
          </w:tcPr>
          <w:p w14:paraId="5CAE1FC2" w14:textId="77777777" w:rsidR="000C7A57" w:rsidRDefault="000C7A57" w:rsidP="00DC70BA">
            <w:pPr>
              <w:pStyle w:val="TAC"/>
            </w:pPr>
            <w:r>
              <w:rPr>
                <w:lang w:eastAsia="ja-JP"/>
              </w:rPr>
              <w:t>N/A</w:t>
            </w:r>
          </w:p>
        </w:tc>
      </w:tr>
      <w:tr w:rsidR="000C7A57" w14:paraId="6744823C" w14:textId="77777777" w:rsidTr="00DC70B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E9889E" w14:textId="77777777" w:rsidR="000C7A57" w:rsidRDefault="000C7A57" w:rsidP="00DC70B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E2AD8E9" w14:textId="77777777" w:rsidR="000C7A57" w:rsidRDefault="000C7A57" w:rsidP="00DC70BA">
            <w:pPr>
              <w:pStyle w:val="TAC"/>
              <w:rPr>
                <w:lang w:val="en-US" w:eastAsia="ko-KR"/>
              </w:rPr>
            </w:pPr>
            <w:r>
              <w:rPr>
                <w:rFonts w:hint="eastAsia"/>
                <w:lang w:val="en-US" w:eastAsia="zh-CN"/>
              </w:rPr>
              <w:t>n</w:t>
            </w:r>
            <w:r>
              <w:rPr>
                <w:lang w:val="en-US" w:eastAsia="zh-CN"/>
              </w:rPr>
              <w:t>40</w:t>
            </w:r>
          </w:p>
        </w:tc>
        <w:tc>
          <w:tcPr>
            <w:tcW w:w="960" w:type="dxa"/>
            <w:tcBorders>
              <w:top w:val="single" w:sz="4" w:space="0" w:color="auto"/>
              <w:left w:val="single" w:sz="4" w:space="0" w:color="auto"/>
              <w:right w:val="single" w:sz="4" w:space="0" w:color="auto"/>
            </w:tcBorders>
          </w:tcPr>
          <w:p w14:paraId="3CD02F5F" w14:textId="77777777" w:rsidR="000C7A57" w:rsidRDefault="000C7A57" w:rsidP="00DC70BA">
            <w:pPr>
              <w:pStyle w:val="TAC"/>
              <w:rPr>
                <w:lang w:val="en-US" w:eastAsia="ko-KR"/>
              </w:rPr>
            </w:pPr>
            <w:r>
              <w:rPr>
                <w:lang w:val="en-US" w:eastAsia="zh-CN"/>
              </w:rPr>
              <w:t>2340</w:t>
            </w:r>
          </w:p>
        </w:tc>
        <w:tc>
          <w:tcPr>
            <w:tcW w:w="964" w:type="dxa"/>
            <w:tcBorders>
              <w:top w:val="single" w:sz="4" w:space="0" w:color="auto"/>
              <w:left w:val="single" w:sz="4" w:space="0" w:color="auto"/>
              <w:right w:val="single" w:sz="4" w:space="0" w:color="auto"/>
            </w:tcBorders>
          </w:tcPr>
          <w:p w14:paraId="19B6295A" w14:textId="77777777" w:rsidR="000C7A57" w:rsidRDefault="000C7A57" w:rsidP="00DC70BA">
            <w:pPr>
              <w:pStyle w:val="TAC"/>
              <w:rPr>
                <w:lang w:val="en-US" w:eastAsia="ko-KR"/>
              </w:rPr>
            </w:pPr>
            <w:r>
              <w:t>5</w:t>
            </w:r>
          </w:p>
        </w:tc>
        <w:tc>
          <w:tcPr>
            <w:tcW w:w="960" w:type="dxa"/>
            <w:tcBorders>
              <w:top w:val="single" w:sz="4" w:space="0" w:color="auto"/>
              <w:left w:val="single" w:sz="4" w:space="0" w:color="auto"/>
              <w:right w:val="single" w:sz="4" w:space="0" w:color="auto"/>
            </w:tcBorders>
          </w:tcPr>
          <w:p w14:paraId="7C5D335D" w14:textId="77777777" w:rsidR="000C7A57" w:rsidRDefault="000C7A57" w:rsidP="00DC70BA">
            <w:pPr>
              <w:pStyle w:val="TAC"/>
              <w:rPr>
                <w:lang w:val="en-US" w:eastAsia="ko-KR"/>
              </w:rPr>
            </w:pPr>
            <w:r>
              <w:t>25</w:t>
            </w:r>
          </w:p>
        </w:tc>
        <w:tc>
          <w:tcPr>
            <w:tcW w:w="960" w:type="dxa"/>
            <w:tcBorders>
              <w:top w:val="single" w:sz="4" w:space="0" w:color="auto"/>
              <w:left w:val="single" w:sz="4" w:space="0" w:color="auto"/>
              <w:right w:val="single" w:sz="4" w:space="0" w:color="auto"/>
            </w:tcBorders>
          </w:tcPr>
          <w:p w14:paraId="1E88768A" w14:textId="77777777" w:rsidR="000C7A57" w:rsidRDefault="000C7A57" w:rsidP="00DC70BA">
            <w:pPr>
              <w:pStyle w:val="TAC"/>
              <w:rPr>
                <w:lang w:val="en-US" w:eastAsia="ko-KR"/>
              </w:rPr>
            </w:pPr>
            <w:r>
              <w:t>2340</w:t>
            </w:r>
          </w:p>
        </w:tc>
        <w:tc>
          <w:tcPr>
            <w:tcW w:w="977" w:type="dxa"/>
            <w:tcBorders>
              <w:top w:val="single" w:sz="4" w:space="0" w:color="auto"/>
              <w:left w:val="single" w:sz="4" w:space="0" w:color="auto"/>
              <w:bottom w:val="single" w:sz="4" w:space="0" w:color="auto"/>
              <w:right w:val="single" w:sz="4" w:space="0" w:color="auto"/>
            </w:tcBorders>
          </w:tcPr>
          <w:p w14:paraId="74385A6E" w14:textId="77777777" w:rsidR="000C7A57" w:rsidRDefault="000C7A57" w:rsidP="00DC70BA">
            <w:pPr>
              <w:pStyle w:val="TAC"/>
            </w:pPr>
            <w:r>
              <w:t>10.6</w:t>
            </w:r>
          </w:p>
        </w:tc>
        <w:tc>
          <w:tcPr>
            <w:tcW w:w="828" w:type="dxa"/>
            <w:tcBorders>
              <w:top w:val="single" w:sz="4" w:space="0" w:color="auto"/>
              <w:left w:val="single" w:sz="4" w:space="0" w:color="auto"/>
              <w:right w:val="single" w:sz="4" w:space="0" w:color="auto"/>
            </w:tcBorders>
            <w:vAlign w:val="center"/>
          </w:tcPr>
          <w:p w14:paraId="30F2270C" w14:textId="77777777" w:rsidR="000C7A57" w:rsidRDefault="000C7A57" w:rsidP="00DC70BA">
            <w:pPr>
              <w:pStyle w:val="TAC"/>
              <w:rPr>
                <w:lang w:eastAsia="zh-CN"/>
              </w:rPr>
            </w:pPr>
            <w:r>
              <w:t>TDD</w:t>
            </w:r>
          </w:p>
        </w:tc>
        <w:tc>
          <w:tcPr>
            <w:tcW w:w="1057" w:type="dxa"/>
            <w:tcBorders>
              <w:top w:val="single" w:sz="4" w:space="0" w:color="auto"/>
              <w:left w:val="single" w:sz="4" w:space="0" w:color="auto"/>
              <w:right w:val="single" w:sz="4" w:space="0" w:color="auto"/>
            </w:tcBorders>
          </w:tcPr>
          <w:p w14:paraId="54D0BF37" w14:textId="77777777" w:rsidR="000C7A57" w:rsidRDefault="000C7A57" w:rsidP="00DC70BA">
            <w:pPr>
              <w:pStyle w:val="TAC"/>
            </w:pPr>
            <w:r>
              <w:rPr>
                <w:lang w:eastAsia="ja-JP"/>
              </w:rPr>
              <w:t>IMD4</w:t>
            </w:r>
            <w:r>
              <w:rPr>
                <w:vertAlign w:val="superscript"/>
                <w:lang w:eastAsia="ja-JP"/>
              </w:rPr>
              <w:t>1</w:t>
            </w:r>
          </w:p>
        </w:tc>
      </w:tr>
      <w:tr w:rsidR="000C7A57" w14:paraId="5FD519EE" w14:textId="77777777" w:rsidTr="00DC70B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A452F28" w14:textId="77777777" w:rsidR="000C7A57" w:rsidRDefault="000C7A57" w:rsidP="00DC70B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B2EF8EE" w14:textId="77777777" w:rsidR="000C7A57" w:rsidRDefault="000C7A57" w:rsidP="00DC70BA">
            <w:pPr>
              <w:pStyle w:val="TAC"/>
              <w:rPr>
                <w:lang w:val="en-US" w:eastAsia="ko-KR"/>
              </w:rPr>
            </w:pPr>
            <w:r>
              <w:rPr>
                <w:rFonts w:hint="eastAsia"/>
                <w:lang w:val="en-US" w:eastAsia="zh-CN"/>
              </w:rPr>
              <w:t>n</w:t>
            </w:r>
            <w:r>
              <w:rPr>
                <w:lang w:val="en-US" w:eastAsia="zh-CN"/>
              </w:rPr>
              <w:t>77</w:t>
            </w:r>
          </w:p>
        </w:tc>
        <w:tc>
          <w:tcPr>
            <w:tcW w:w="960" w:type="dxa"/>
            <w:tcBorders>
              <w:top w:val="single" w:sz="4" w:space="0" w:color="auto"/>
              <w:left w:val="single" w:sz="4" w:space="0" w:color="auto"/>
              <w:right w:val="single" w:sz="4" w:space="0" w:color="auto"/>
            </w:tcBorders>
          </w:tcPr>
          <w:p w14:paraId="3410B5C7" w14:textId="77777777" w:rsidR="000C7A57" w:rsidRDefault="000C7A57" w:rsidP="00DC70BA">
            <w:pPr>
              <w:pStyle w:val="TAC"/>
              <w:rPr>
                <w:lang w:val="en-US" w:eastAsia="ko-KR"/>
              </w:rPr>
            </w:pPr>
            <w:r>
              <w:rPr>
                <w:lang w:val="en-US" w:eastAsia="zh-CN"/>
              </w:rPr>
              <w:t>3450</w:t>
            </w:r>
          </w:p>
        </w:tc>
        <w:tc>
          <w:tcPr>
            <w:tcW w:w="964" w:type="dxa"/>
            <w:tcBorders>
              <w:top w:val="single" w:sz="4" w:space="0" w:color="auto"/>
              <w:left w:val="single" w:sz="4" w:space="0" w:color="auto"/>
              <w:right w:val="single" w:sz="4" w:space="0" w:color="auto"/>
            </w:tcBorders>
          </w:tcPr>
          <w:p w14:paraId="001A5BAE" w14:textId="77777777" w:rsidR="000C7A57" w:rsidRDefault="000C7A57" w:rsidP="00DC70BA">
            <w:pPr>
              <w:pStyle w:val="TAC"/>
              <w:rPr>
                <w:lang w:val="en-US" w:eastAsia="ko-KR"/>
              </w:rPr>
            </w:pPr>
            <w:r>
              <w:t>10</w:t>
            </w:r>
          </w:p>
        </w:tc>
        <w:tc>
          <w:tcPr>
            <w:tcW w:w="960" w:type="dxa"/>
            <w:tcBorders>
              <w:top w:val="single" w:sz="4" w:space="0" w:color="auto"/>
              <w:left w:val="single" w:sz="4" w:space="0" w:color="auto"/>
              <w:right w:val="single" w:sz="4" w:space="0" w:color="auto"/>
            </w:tcBorders>
          </w:tcPr>
          <w:p w14:paraId="0E3BC129" w14:textId="77777777" w:rsidR="000C7A57" w:rsidRDefault="000C7A57" w:rsidP="00DC70BA">
            <w:pPr>
              <w:pStyle w:val="TAC"/>
              <w:rPr>
                <w:lang w:val="en-US" w:eastAsia="ko-KR"/>
              </w:rPr>
            </w:pPr>
            <w:r>
              <w:t>50</w:t>
            </w:r>
          </w:p>
        </w:tc>
        <w:tc>
          <w:tcPr>
            <w:tcW w:w="960" w:type="dxa"/>
            <w:tcBorders>
              <w:top w:val="single" w:sz="4" w:space="0" w:color="auto"/>
              <w:left w:val="single" w:sz="4" w:space="0" w:color="auto"/>
              <w:right w:val="single" w:sz="4" w:space="0" w:color="auto"/>
            </w:tcBorders>
          </w:tcPr>
          <w:p w14:paraId="256DF60C" w14:textId="77777777" w:rsidR="000C7A57" w:rsidRDefault="000C7A57" w:rsidP="00DC70BA">
            <w:pPr>
              <w:pStyle w:val="TAC"/>
              <w:rPr>
                <w:lang w:val="en-US" w:eastAsia="ko-KR"/>
              </w:rPr>
            </w:pPr>
            <w:r>
              <w:t>3450</w:t>
            </w:r>
          </w:p>
        </w:tc>
        <w:tc>
          <w:tcPr>
            <w:tcW w:w="977" w:type="dxa"/>
            <w:tcBorders>
              <w:top w:val="single" w:sz="4" w:space="0" w:color="auto"/>
              <w:left w:val="single" w:sz="4" w:space="0" w:color="auto"/>
              <w:bottom w:val="single" w:sz="4" w:space="0" w:color="auto"/>
              <w:right w:val="single" w:sz="4" w:space="0" w:color="auto"/>
            </w:tcBorders>
          </w:tcPr>
          <w:p w14:paraId="0684FC64" w14:textId="77777777" w:rsidR="000C7A57" w:rsidRDefault="000C7A57" w:rsidP="00DC70BA">
            <w:pPr>
              <w:pStyle w:val="TAC"/>
            </w:pPr>
            <w:r>
              <w:rPr>
                <w:lang w:eastAsia="ja-JP"/>
              </w:rPr>
              <w:t>N/A</w:t>
            </w:r>
          </w:p>
        </w:tc>
        <w:tc>
          <w:tcPr>
            <w:tcW w:w="828" w:type="dxa"/>
            <w:tcBorders>
              <w:top w:val="single" w:sz="4" w:space="0" w:color="auto"/>
              <w:left w:val="single" w:sz="4" w:space="0" w:color="auto"/>
              <w:right w:val="single" w:sz="4" w:space="0" w:color="auto"/>
            </w:tcBorders>
            <w:vAlign w:val="center"/>
          </w:tcPr>
          <w:p w14:paraId="36D33FB3" w14:textId="77777777" w:rsidR="000C7A57" w:rsidRDefault="000C7A57" w:rsidP="00DC70BA">
            <w:pPr>
              <w:pStyle w:val="TAC"/>
              <w:rPr>
                <w:lang w:eastAsia="zh-CN"/>
              </w:rPr>
            </w:pPr>
            <w:r>
              <w:t>TDD</w:t>
            </w:r>
          </w:p>
        </w:tc>
        <w:tc>
          <w:tcPr>
            <w:tcW w:w="1057" w:type="dxa"/>
            <w:tcBorders>
              <w:top w:val="single" w:sz="4" w:space="0" w:color="auto"/>
              <w:left w:val="single" w:sz="4" w:space="0" w:color="auto"/>
              <w:right w:val="single" w:sz="4" w:space="0" w:color="auto"/>
            </w:tcBorders>
          </w:tcPr>
          <w:p w14:paraId="613F98C8" w14:textId="77777777" w:rsidR="000C7A57" w:rsidRDefault="000C7A57" w:rsidP="00DC70BA">
            <w:pPr>
              <w:pStyle w:val="TAC"/>
            </w:pPr>
            <w:r>
              <w:rPr>
                <w:lang w:eastAsia="ja-JP"/>
              </w:rPr>
              <w:t>N/A</w:t>
            </w:r>
          </w:p>
        </w:tc>
      </w:tr>
      <w:tr w:rsidR="000C7A57" w14:paraId="73B7A50F" w14:textId="77777777" w:rsidTr="00DC70B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50A12C" w14:textId="77777777" w:rsidR="000C7A57" w:rsidRDefault="000C7A57" w:rsidP="00DC70B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943C310" w14:textId="77777777" w:rsidR="000C7A57" w:rsidRDefault="000C7A57" w:rsidP="00DC70BA">
            <w:pPr>
              <w:pStyle w:val="TAC"/>
              <w:rPr>
                <w:lang w:val="en-US" w:eastAsia="ko-KR"/>
              </w:rPr>
            </w:pPr>
            <w:r>
              <w:rPr>
                <w:rFonts w:hint="eastAsia"/>
                <w:lang w:val="en-US" w:eastAsia="zh-CN"/>
              </w:rPr>
              <w:t>n</w:t>
            </w:r>
            <w:r>
              <w:rPr>
                <w:lang w:val="en-US" w:eastAsia="zh-CN"/>
              </w:rPr>
              <w:t>1</w:t>
            </w:r>
          </w:p>
        </w:tc>
        <w:tc>
          <w:tcPr>
            <w:tcW w:w="960" w:type="dxa"/>
            <w:tcBorders>
              <w:top w:val="single" w:sz="4" w:space="0" w:color="auto"/>
              <w:left w:val="single" w:sz="4" w:space="0" w:color="auto"/>
              <w:right w:val="single" w:sz="4" w:space="0" w:color="auto"/>
            </w:tcBorders>
          </w:tcPr>
          <w:p w14:paraId="679F31D9" w14:textId="77777777" w:rsidR="000C7A57" w:rsidRDefault="000C7A57" w:rsidP="00DC70BA">
            <w:pPr>
              <w:pStyle w:val="TAC"/>
              <w:rPr>
                <w:lang w:val="en-US" w:eastAsia="ko-KR"/>
              </w:rPr>
            </w:pPr>
            <w:r>
              <w:t>1950</w:t>
            </w:r>
          </w:p>
        </w:tc>
        <w:tc>
          <w:tcPr>
            <w:tcW w:w="964" w:type="dxa"/>
            <w:tcBorders>
              <w:top w:val="single" w:sz="4" w:space="0" w:color="auto"/>
              <w:left w:val="single" w:sz="4" w:space="0" w:color="auto"/>
              <w:right w:val="single" w:sz="4" w:space="0" w:color="auto"/>
            </w:tcBorders>
          </w:tcPr>
          <w:p w14:paraId="61484765" w14:textId="77777777" w:rsidR="000C7A57" w:rsidRDefault="000C7A57" w:rsidP="00DC70BA">
            <w:pPr>
              <w:pStyle w:val="TAC"/>
              <w:rPr>
                <w:lang w:val="en-US" w:eastAsia="ko-KR"/>
              </w:rPr>
            </w:pPr>
            <w:r>
              <w:t>5</w:t>
            </w:r>
          </w:p>
        </w:tc>
        <w:tc>
          <w:tcPr>
            <w:tcW w:w="960" w:type="dxa"/>
            <w:tcBorders>
              <w:top w:val="single" w:sz="4" w:space="0" w:color="auto"/>
              <w:left w:val="single" w:sz="4" w:space="0" w:color="auto"/>
              <w:right w:val="single" w:sz="4" w:space="0" w:color="auto"/>
            </w:tcBorders>
          </w:tcPr>
          <w:p w14:paraId="2CE7C74F" w14:textId="77777777" w:rsidR="000C7A57" w:rsidRDefault="000C7A57" w:rsidP="00DC70BA">
            <w:pPr>
              <w:pStyle w:val="TAC"/>
              <w:rPr>
                <w:lang w:val="en-US" w:eastAsia="ko-KR"/>
              </w:rPr>
            </w:pPr>
            <w:r>
              <w:t>25</w:t>
            </w:r>
          </w:p>
        </w:tc>
        <w:tc>
          <w:tcPr>
            <w:tcW w:w="960" w:type="dxa"/>
            <w:tcBorders>
              <w:top w:val="single" w:sz="4" w:space="0" w:color="auto"/>
              <w:left w:val="single" w:sz="4" w:space="0" w:color="auto"/>
              <w:right w:val="single" w:sz="4" w:space="0" w:color="auto"/>
            </w:tcBorders>
          </w:tcPr>
          <w:p w14:paraId="52D5DE77" w14:textId="77777777" w:rsidR="000C7A57" w:rsidRDefault="000C7A57" w:rsidP="00DC70BA">
            <w:pPr>
              <w:pStyle w:val="TAC"/>
              <w:rPr>
                <w:lang w:val="en-US" w:eastAsia="ko-KR"/>
              </w:rPr>
            </w:pPr>
            <w:r>
              <w:t>2140</w:t>
            </w:r>
          </w:p>
        </w:tc>
        <w:tc>
          <w:tcPr>
            <w:tcW w:w="977" w:type="dxa"/>
            <w:tcBorders>
              <w:top w:val="single" w:sz="4" w:space="0" w:color="auto"/>
              <w:left w:val="single" w:sz="4" w:space="0" w:color="auto"/>
              <w:bottom w:val="single" w:sz="4" w:space="0" w:color="auto"/>
              <w:right w:val="single" w:sz="4" w:space="0" w:color="auto"/>
            </w:tcBorders>
          </w:tcPr>
          <w:p w14:paraId="71C460FB" w14:textId="77777777" w:rsidR="000C7A57" w:rsidRDefault="000C7A57" w:rsidP="00DC70BA">
            <w:pPr>
              <w:pStyle w:val="TAC"/>
            </w:pPr>
            <w:r>
              <w:t>9.1</w:t>
            </w:r>
          </w:p>
        </w:tc>
        <w:tc>
          <w:tcPr>
            <w:tcW w:w="828" w:type="dxa"/>
            <w:tcBorders>
              <w:top w:val="single" w:sz="4" w:space="0" w:color="auto"/>
              <w:left w:val="single" w:sz="4" w:space="0" w:color="auto"/>
              <w:right w:val="single" w:sz="4" w:space="0" w:color="auto"/>
            </w:tcBorders>
            <w:vAlign w:val="center"/>
          </w:tcPr>
          <w:p w14:paraId="15C970A7" w14:textId="77777777" w:rsidR="000C7A57" w:rsidRDefault="000C7A57" w:rsidP="00DC70BA">
            <w:pPr>
              <w:pStyle w:val="TAC"/>
              <w:rPr>
                <w:lang w:eastAsia="zh-CN"/>
              </w:rPr>
            </w:pPr>
            <w:r>
              <w:t>FDD</w:t>
            </w:r>
          </w:p>
        </w:tc>
        <w:tc>
          <w:tcPr>
            <w:tcW w:w="1057" w:type="dxa"/>
            <w:tcBorders>
              <w:top w:val="single" w:sz="4" w:space="0" w:color="auto"/>
              <w:left w:val="single" w:sz="4" w:space="0" w:color="auto"/>
              <w:right w:val="single" w:sz="4" w:space="0" w:color="auto"/>
            </w:tcBorders>
          </w:tcPr>
          <w:p w14:paraId="6BF366B2" w14:textId="77777777" w:rsidR="000C7A57" w:rsidRDefault="000C7A57" w:rsidP="00DC70BA">
            <w:pPr>
              <w:pStyle w:val="TAC"/>
            </w:pPr>
            <w:r>
              <w:rPr>
                <w:lang w:eastAsia="ja-JP"/>
              </w:rPr>
              <w:t>IMD4</w:t>
            </w:r>
          </w:p>
        </w:tc>
      </w:tr>
      <w:tr w:rsidR="000C7A57" w14:paraId="683142C5" w14:textId="77777777" w:rsidTr="00DC70B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442DF4" w14:textId="77777777" w:rsidR="000C7A57" w:rsidRDefault="000C7A57" w:rsidP="00DC70B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DA3CD12" w14:textId="77777777" w:rsidR="000C7A57" w:rsidRDefault="000C7A57" w:rsidP="00DC70BA">
            <w:pPr>
              <w:pStyle w:val="TAC"/>
              <w:rPr>
                <w:lang w:val="en-US" w:eastAsia="ko-KR"/>
              </w:rPr>
            </w:pPr>
            <w:r>
              <w:rPr>
                <w:rFonts w:hint="eastAsia"/>
                <w:lang w:val="en-US" w:eastAsia="zh-CN"/>
              </w:rPr>
              <w:t>n</w:t>
            </w:r>
            <w:r>
              <w:rPr>
                <w:lang w:val="en-US" w:eastAsia="zh-CN"/>
              </w:rPr>
              <w:t>40</w:t>
            </w:r>
          </w:p>
        </w:tc>
        <w:tc>
          <w:tcPr>
            <w:tcW w:w="960" w:type="dxa"/>
            <w:tcBorders>
              <w:top w:val="single" w:sz="4" w:space="0" w:color="auto"/>
              <w:left w:val="single" w:sz="4" w:space="0" w:color="auto"/>
              <w:right w:val="single" w:sz="4" w:space="0" w:color="auto"/>
            </w:tcBorders>
          </w:tcPr>
          <w:p w14:paraId="4FFF06CD" w14:textId="77777777" w:rsidR="000C7A57" w:rsidRDefault="000C7A57" w:rsidP="00DC70BA">
            <w:pPr>
              <w:pStyle w:val="TAC"/>
              <w:rPr>
                <w:lang w:val="en-US" w:eastAsia="ko-KR"/>
              </w:rPr>
            </w:pPr>
            <w:r>
              <w:t>2380</w:t>
            </w:r>
          </w:p>
        </w:tc>
        <w:tc>
          <w:tcPr>
            <w:tcW w:w="964" w:type="dxa"/>
            <w:tcBorders>
              <w:top w:val="single" w:sz="4" w:space="0" w:color="auto"/>
              <w:left w:val="single" w:sz="4" w:space="0" w:color="auto"/>
              <w:right w:val="single" w:sz="4" w:space="0" w:color="auto"/>
            </w:tcBorders>
          </w:tcPr>
          <w:p w14:paraId="05B4C975" w14:textId="77777777" w:rsidR="000C7A57" w:rsidRDefault="000C7A57" w:rsidP="00DC70BA">
            <w:pPr>
              <w:pStyle w:val="TAC"/>
              <w:rPr>
                <w:lang w:val="en-US" w:eastAsia="ko-KR"/>
              </w:rPr>
            </w:pPr>
            <w:r>
              <w:t>5</w:t>
            </w:r>
          </w:p>
        </w:tc>
        <w:tc>
          <w:tcPr>
            <w:tcW w:w="960" w:type="dxa"/>
            <w:tcBorders>
              <w:top w:val="single" w:sz="4" w:space="0" w:color="auto"/>
              <w:left w:val="single" w:sz="4" w:space="0" w:color="auto"/>
              <w:right w:val="single" w:sz="4" w:space="0" w:color="auto"/>
            </w:tcBorders>
          </w:tcPr>
          <w:p w14:paraId="03A13EF6" w14:textId="77777777" w:rsidR="000C7A57" w:rsidRDefault="000C7A57" w:rsidP="00DC70BA">
            <w:pPr>
              <w:pStyle w:val="TAC"/>
              <w:rPr>
                <w:lang w:val="en-US" w:eastAsia="ko-KR"/>
              </w:rPr>
            </w:pPr>
            <w:r>
              <w:t>25</w:t>
            </w:r>
          </w:p>
        </w:tc>
        <w:tc>
          <w:tcPr>
            <w:tcW w:w="960" w:type="dxa"/>
            <w:tcBorders>
              <w:top w:val="single" w:sz="4" w:space="0" w:color="auto"/>
              <w:left w:val="single" w:sz="4" w:space="0" w:color="auto"/>
              <w:right w:val="single" w:sz="4" w:space="0" w:color="auto"/>
            </w:tcBorders>
          </w:tcPr>
          <w:p w14:paraId="5BF91259" w14:textId="77777777" w:rsidR="000C7A57" w:rsidRDefault="000C7A57" w:rsidP="00DC70BA">
            <w:pPr>
              <w:pStyle w:val="TAC"/>
              <w:rPr>
                <w:lang w:val="en-US" w:eastAsia="ko-KR"/>
              </w:rPr>
            </w:pPr>
            <w:r>
              <w:t>2380</w:t>
            </w:r>
          </w:p>
        </w:tc>
        <w:tc>
          <w:tcPr>
            <w:tcW w:w="977" w:type="dxa"/>
            <w:tcBorders>
              <w:top w:val="single" w:sz="4" w:space="0" w:color="auto"/>
              <w:left w:val="single" w:sz="4" w:space="0" w:color="auto"/>
              <w:bottom w:val="single" w:sz="4" w:space="0" w:color="auto"/>
              <w:right w:val="single" w:sz="4" w:space="0" w:color="auto"/>
            </w:tcBorders>
          </w:tcPr>
          <w:p w14:paraId="7D41B5E6" w14:textId="77777777" w:rsidR="000C7A57" w:rsidRDefault="000C7A57" w:rsidP="00DC70BA">
            <w:pPr>
              <w:pStyle w:val="TAC"/>
            </w:pPr>
            <w:r>
              <w:rPr>
                <w:lang w:eastAsia="ja-JP"/>
              </w:rPr>
              <w:t>N/A</w:t>
            </w:r>
          </w:p>
        </w:tc>
        <w:tc>
          <w:tcPr>
            <w:tcW w:w="828" w:type="dxa"/>
            <w:tcBorders>
              <w:top w:val="single" w:sz="4" w:space="0" w:color="auto"/>
              <w:left w:val="single" w:sz="4" w:space="0" w:color="auto"/>
              <w:right w:val="single" w:sz="4" w:space="0" w:color="auto"/>
            </w:tcBorders>
            <w:vAlign w:val="center"/>
          </w:tcPr>
          <w:p w14:paraId="5CEC2307" w14:textId="77777777" w:rsidR="000C7A57" w:rsidRDefault="000C7A57" w:rsidP="00DC70BA">
            <w:pPr>
              <w:pStyle w:val="TAC"/>
              <w:rPr>
                <w:lang w:eastAsia="zh-CN"/>
              </w:rPr>
            </w:pPr>
            <w:r>
              <w:t>TDD</w:t>
            </w:r>
          </w:p>
        </w:tc>
        <w:tc>
          <w:tcPr>
            <w:tcW w:w="1057" w:type="dxa"/>
            <w:tcBorders>
              <w:top w:val="single" w:sz="4" w:space="0" w:color="auto"/>
              <w:left w:val="single" w:sz="4" w:space="0" w:color="auto"/>
              <w:right w:val="single" w:sz="4" w:space="0" w:color="auto"/>
            </w:tcBorders>
          </w:tcPr>
          <w:p w14:paraId="6A08A1BA" w14:textId="77777777" w:rsidR="000C7A57" w:rsidRDefault="000C7A57" w:rsidP="00DC70BA">
            <w:pPr>
              <w:pStyle w:val="TAC"/>
            </w:pPr>
            <w:r>
              <w:rPr>
                <w:lang w:eastAsia="ja-JP"/>
              </w:rPr>
              <w:t>N/A</w:t>
            </w:r>
          </w:p>
        </w:tc>
      </w:tr>
      <w:tr w:rsidR="000C7A57" w14:paraId="70E8A4EA" w14:textId="77777777" w:rsidTr="00DC70B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4DB767A" w14:textId="77777777" w:rsidR="000C7A57" w:rsidRDefault="000C7A57" w:rsidP="00DC70B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25D0A47" w14:textId="77777777" w:rsidR="000C7A57" w:rsidRDefault="000C7A57" w:rsidP="00DC70BA">
            <w:pPr>
              <w:pStyle w:val="TAC"/>
              <w:rPr>
                <w:lang w:val="en-US" w:eastAsia="ko-KR"/>
              </w:rPr>
            </w:pPr>
            <w:r>
              <w:rPr>
                <w:rFonts w:hint="eastAsia"/>
                <w:lang w:val="en-US" w:eastAsia="zh-CN"/>
              </w:rPr>
              <w:t>n</w:t>
            </w:r>
            <w:r>
              <w:rPr>
                <w:lang w:val="en-US" w:eastAsia="zh-CN"/>
              </w:rPr>
              <w:t>77</w:t>
            </w:r>
          </w:p>
        </w:tc>
        <w:tc>
          <w:tcPr>
            <w:tcW w:w="960" w:type="dxa"/>
            <w:tcBorders>
              <w:top w:val="single" w:sz="4" w:space="0" w:color="auto"/>
              <w:left w:val="single" w:sz="4" w:space="0" w:color="auto"/>
              <w:right w:val="single" w:sz="4" w:space="0" w:color="auto"/>
            </w:tcBorders>
          </w:tcPr>
          <w:p w14:paraId="3660051C" w14:textId="77777777" w:rsidR="000C7A57" w:rsidRDefault="000C7A57" w:rsidP="00DC70BA">
            <w:pPr>
              <w:pStyle w:val="TAC"/>
              <w:rPr>
                <w:lang w:val="en-US" w:eastAsia="ko-KR"/>
              </w:rPr>
            </w:pPr>
            <w:r>
              <w:t>3450</w:t>
            </w:r>
          </w:p>
        </w:tc>
        <w:tc>
          <w:tcPr>
            <w:tcW w:w="964" w:type="dxa"/>
            <w:tcBorders>
              <w:top w:val="single" w:sz="4" w:space="0" w:color="auto"/>
              <w:left w:val="single" w:sz="4" w:space="0" w:color="auto"/>
              <w:right w:val="single" w:sz="4" w:space="0" w:color="auto"/>
            </w:tcBorders>
          </w:tcPr>
          <w:p w14:paraId="1CB0C94F" w14:textId="77777777" w:rsidR="000C7A57" w:rsidRDefault="000C7A57" w:rsidP="00DC70BA">
            <w:pPr>
              <w:pStyle w:val="TAC"/>
              <w:rPr>
                <w:lang w:val="en-US" w:eastAsia="ko-KR"/>
              </w:rPr>
            </w:pPr>
            <w:r>
              <w:t>10</w:t>
            </w:r>
          </w:p>
        </w:tc>
        <w:tc>
          <w:tcPr>
            <w:tcW w:w="960" w:type="dxa"/>
            <w:tcBorders>
              <w:top w:val="single" w:sz="4" w:space="0" w:color="auto"/>
              <w:left w:val="single" w:sz="4" w:space="0" w:color="auto"/>
              <w:right w:val="single" w:sz="4" w:space="0" w:color="auto"/>
            </w:tcBorders>
          </w:tcPr>
          <w:p w14:paraId="45278FC6" w14:textId="77777777" w:rsidR="000C7A57" w:rsidRDefault="000C7A57" w:rsidP="00DC70BA">
            <w:pPr>
              <w:pStyle w:val="TAC"/>
              <w:rPr>
                <w:lang w:val="en-US" w:eastAsia="ko-KR"/>
              </w:rPr>
            </w:pPr>
            <w:r>
              <w:t>50</w:t>
            </w:r>
          </w:p>
        </w:tc>
        <w:tc>
          <w:tcPr>
            <w:tcW w:w="960" w:type="dxa"/>
            <w:tcBorders>
              <w:top w:val="single" w:sz="4" w:space="0" w:color="auto"/>
              <w:left w:val="single" w:sz="4" w:space="0" w:color="auto"/>
              <w:right w:val="single" w:sz="4" w:space="0" w:color="auto"/>
            </w:tcBorders>
          </w:tcPr>
          <w:p w14:paraId="19C381FD" w14:textId="77777777" w:rsidR="000C7A57" w:rsidRDefault="000C7A57" w:rsidP="00DC70BA">
            <w:pPr>
              <w:pStyle w:val="TAC"/>
              <w:rPr>
                <w:lang w:val="en-US" w:eastAsia="ko-KR"/>
              </w:rPr>
            </w:pPr>
            <w:r>
              <w:t>3450</w:t>
            </w:r>
          </w:p>
        </w:tc>
        <w:tc>
          <w:tcPr>
            <w:tcW w:w="977" w:type="dxa"/>
            <w:tcBorders>
              <w:top w:val="single" w:sz="4" w:space="0" w:color="auto"/>
              <w:left w:val="single" w:sz="4" w:space="0" w:color="auto"/>
              <w:bottom w:val="single" w:sz="4" w:space="0" w:color="auto"/>
              <w:right w:val="single" w:sz="4" w:space="0" w:color="auto"/>
            </w:tcBorders>
          </w:tcPr>
          <w:p w14:paraId="7C5E7F54" w14:textId="77777777" w:rsidR="000C7A57" w:rsidRDefault="000C7A57" w:rsidP="00DC70BA">
            <w:pPr>
              <w:pStyle w:val="TAC"/>
            </w:pPr>
            <w:r>
              <w:rPr>
                <w:lang w:eastAsia="ja-JP"/>
              </w:rPr>
              <w:t>N/A</w:t>
            </w:r>
          </w:p>
        </w:tc>
        <w:tc>
          <w:tcPr>
            <w:tcW w:w="828" w:type="dxa"/>
            <w:tcBorders>
              <w:top w:val="single" w:sz="4" w:space="0" w:color="auto"/>
              <w:left w:val="single" w:sz="4" w:space="0" w:color="auto"/>
              <w:right w:val="single" w:sz="4" w:space="0" w:color="auto"/>
            </w:tcBorders>
            <w:vAlign w:val="center"/>
          </w:tcPr>
          <w:p w14:paraId="5047B11A" w14:textId="77777777" w:rsidR="000C7A57" w:rsidRDefault="000C7A57" w:rsidP="00DC70BA">
            <w:pPr>
              <w:pStyle w:val="TAC"/>
              <w:rPr>
                <w:lang w:eastAsia="zh-CN"/>
              </w:rPr>
            </w:pPr>
            <w:r>
              <w:t>TDD</w:t>
            </w:r>
          </w:p>
        </w:tc>
        <w:tc>
          <w:tcPr>
            <w:tcW w:w="1057" w:type="dxa"/>
            <w:tcBorders>
              <w:top w:val="single" w:sz="4" w:space="0" w:color="auto"/>
              <w:left w:val="single" w:sz="4" w:space="0" w:color="auto"/>
              <w:right w:val="single" w:sz="4" w:space="0" w:color="auto"/>
            </w:tcBorders>
          </w:tcPr>
          <w:p w14:paraId="69620863" w14:textId="77777777" w:rsidR="000C7A57" w:rsidRDefault="000C7A57" w:rsidP="00DC70BA">
            <w:pPr>
              <w:pStyle w:val="TAC"/>
            </w:pPr>
            <w:r>
              <w:rPr>
                <w:lang w:eastAsia="ja-JP"/>
              </w:rPr>
              <w:t>N/A</w:t>
            </w:r>
          </w:p>
        </w:tc>
      </w:tr>
      <w:tr w:rsidR="000C7A57" w14:paraId="5F5B368E" w14:textId="77777777" w:rsidTr="00DC70BA">
        <w:trPr>
          <w:trHeight w:val="187"/>
          <w:jc w:val="center"/>
        </w:trPr>
        <w:tc>
          <w:tcPr>
            <w:tcW w:w="9859" w:type="dxa"/>
            <w:gridSpan w:val="9"/>
            <w:tcBorders>
              <w:top w:val="nil"/>
              <w:left w:val="single" w:sz="4" w:space="0" w:color="auto"/>
              <w:bottom w:val="single" w:sz="4" w:space="0" w:color="auto"/>
              <w:right w:val="single" w:sz="4" w:space="0" w:color="auto"/>
            </w:tcBorders>
            <w:shd w:val="clear" w:color="auto" w:fill="auto"/>
            <w:vAlign w:val="center"/>
          </w:tcPr>
          <w:p w14:paraId="280B94E1" w14:textId="77777777" w:rsidR="000C7A57" w:rsidRDefault="000C7A57" w:rsidP="00DC70BA">
            <w:pPr>
              <w:pStyle w:val="TAC"/>
              <w:jc w:val="left"/>
              <w:rPr>
                <w:lang w:eastAsia="ja-JP"/>
              </w:rPr>
            </w:pPr>
            <w:r>
              <w:t xml:space="preserve">NOTE </w:t>
            </w:r>
            <w:r>
              <w:rPr>
                <w:rFonts w:hint="eastAsia"/>
                <w:lang w:val="en-US" w:eastAsia="zh-CN"/>
              </w:rPr>
              <w:t>1</w:t>
            </w:r>
            <w:r>
              <w:t>:</w:t>
            </w:r>
            <w:r>
              <w:tab/>
            </w:r>
            <w:r>
              <w:rPr>
                <w:lang w:eastAsia="ja-JP"/>
              </w:rPr>
              <w:t>This band is subject to IMD5 also which MSD is not specified.</w:t>
            </w:r>
          </w:p>
        </w:tc>
      </w:tr>
    </w:tbl>
    <w:p w14:paraId="0674B48E" w14:textId="77777777" w:rsidR="0086115F" w:rsidRDefault="0086115F" w:rsidP="00AC4AB0">
      <w:pPr>
        <w:rPr>
          <w:rFonts w:ascii="Arial" w:hAnsi="Arial" w:cs="Arial"/>
          <w:color w:val="0000FF"/>
          <w:sz w:val="32"/>
          <w:szCs w:val="32"/>
          <w:lang w:eastAsia="ja-JP"/>
        </w:rPr>
      </w:pPr>
    </w:p>
    <w:p w14:paraId="29880E9B" w14:textId="0CCD69F6" w:rsidR="00DC70BA" w:rsidRDefault="00DC70BA" w:rsidP="00DC70BA">
      <w:pPr>
        <w:pStyle w:val="21"/>
      </w:pPr>
      <w:bookmarkStart w:id="332" w:name="_Toc136288318"/>
      <w:r>
        <w:rPr>
          <w:rFonts w:hint="eastAsia"/>
        </w:rPr>
        <w:t>5.31</w:t>
      </w:r>
      <w:r w:rsidRPr="000469EC">
        <w:tab/>
      </w:r>
      <w:r>
        <w:rPr>
          <w:rFonts w:hint="eastAsia"/>
        </w:rPr>
        <w:t>CA_n3-n40</w:t>
      </w:r>
      <w:r>
        <w:t>-n77</w:t>
      </w:r>
      <w:bookmarkEnd w:id="332"/>
    </w:p>
    <w:p w14:paraId="63A5268D" w14:textId="79DB4B40" w:rsidR="00DC70BA" w:rsidRPr="00A20126" w:rsidRDefault="00DC70BA" w:rsidP="00DC70BA">
      <w:pPr>
        <w:pStyle w:val="31"/>
      </w:pPr>
      <w:bookmarkStart w:id="333" w:name="_Toc136288319"/>
      <w:r>
        <w:t>5.31.1</w:t>
      </w:r>
      <w:r>
        <w:tab/>
        <w:t>Common for 1 band UL and 2 bands UL CA</w:t>
      </w:r>
      <w:bookmarkEnd w:id="333"/>
    </w:p>
    <w:p w14:paraId="51C4CBAF" w14:textId="0CDBD821" w:rsidR="00DC70BA" w:rsidRDefault="00DC70BA" w:rsidP="00DC70BA">
      <w:pPr>
        <w:pStyle w:val="41"/>
      </w:pPr>
      <w:bookmarkStart w:id="334" w:name="_Toc136288320"/>
      <w:r>
        <w:rPr>
          <w:rFonts w:hint="eastAsia"/>
        </w:rPr>
        <w:t>5.31.1</w:t>
      </w:r>
      <w:r>
        <w:t>.1</w:t>
      </w:r>
      <w:r>
        <w:tab/>
        <w:t xml:space="preserve">Operating bands for </w:t>
      </w:r>
      <w:r>
        <w:rPr>
          <w:rFonts w:hint="eastAsia"/>
        </w:rPr>
        <w:t>CA</w:t>
      </w:r>
      <w:bookmarkEnd w:id="334"/>
    </w:p>
    <w:p w14:paraId="05C6D7F6" w14:textId="05FE0E3A" w:rsidR="00DC70BA" w:rsidRPr="000469EC" w:rsidRDefault="00DC70BA" w:rsidP="00DC70BA">
      <w:pPr>
        <w:pStyle w:val="TH"/>
        <w:rPr>
          <w:rFonts w:cs="Arial"/>
        </w:rPr>
      </w:pPr>
      <w:r>
        <w:rPr>
          <w:rFonts w:cs="Arial"/>
        </w:rPr>
        <w:t>Table 5.31.1.1-1</w:t>
      </w:r>
      <w:r w:rsidRPr="000469EC">
        <w:rPr>
          <w:rFonts w:cs="Arial"/>
        </w:rPr>
        <w:t>: Inter-band CA operating bands involving FR1 (three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DC70BA" w14:paraId="24454007" w14:textId="77777777" w:rsidTr="00DC70BA">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3857B49C" w14:textId="77777777" w:rsidR="00DC70BA" w:rsidRDefault="00DC70BA" w:rsidP="00DC70BA">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17B8A003" w14:textId="77777777" w:rsidR="00DC70BA" w:rsidRDefault="00DC70BA" w:rsidP="00DC70BA">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20DF56AD" w14:textId="77777777" w:rsidR="00DC70BA" w:rsidRDefault="00DC70BA" w:rsidP="00DC70BA">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30CFE8B" w14:textId="77777777" w:rsidR="00DC70BA" w:rsidRDefault="00DC70BA" w:rsidP="00DC70BA">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148DF038" w14:textId="77777777" w:rsidR="00DC70BA" w:rsidRDefault="00DC70BA" w:rsidP="00DC70BA">
            <w:pPr>
              <w:keepNext/>
              <w:keepLines/>
              <w:spacing w:after="0"/>
              <w:jc w:val="center"/>
              <w:rPr>
                <w:rFonts w:ascii="Arial" w:hAnsi="Arial"/>
                <w:b/>
                <w:color w:val="000000"/>
                <w:sz w:val="18"/>
              </w:rPr>
            </w:pPr>
            <w:r>
              <w:rPr>
                <w:rFonts w:ascii="Arial" w:hAnsi="Arial"/>
                <w:b/>
                <w:color w:val="000000"/>
                <w:sz w:val="18"/>
              </w:rPr>
              <w:t>Duplex Mode</w:t>
            </w:r>
          </w:p>
        </w:tc>
      </w:tr>
      <w:tr w:rsidR="00DC70BA" w14:paraId="289D9BD7" w14:textId="77777777" w:rsidTr="00DC70BA">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B6226A" w14:textId="77777777" w:rsidR="00DC70BA" w:rsidRDefault="00DC70BA" w:rsidP="00DC70BA">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52F620" w14:textId="77777777" w:rsidR="00DC70BA" w:rsidRDefault="00DC70BA" w:rsidP="00DC70BA">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5EB91D9D" w14:textId="77777777" w:rsidR="00DC70BA" w:rsidRDefault="00DC70BA" w:rsidP="00DC70BA">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EB1F0C4" w14:textId="77777777" w:rsidR="00DC70BA" w:rsidRDefault="00DC70BA" w:rsidP="00DC70BA">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6E7C27" w14:textId="77777777" w:rsidR="00DC70BA" w:rsidRDefault="00DC70BA" w:rsidP="00DC70BA">
            <w:pPr>
              <w:spacing w:after="0"/>
              <w:rPr>
                <w:rFonts w:ascii="Arial" w:hAnsi="Arial"/>
                <w:b/>
                <w:color w:val="000000"/>
                <w:sz w:val="18"/>
              </w:rPr>
            </w:pPr>
          </w:p>
        </w:tc>
      </w:tr>
      <w:tr w:rsidR="00DC70BA" w14:paraId="5FAFF002" w14:textId="77777777" w:rsidTr="00DC70BA">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705F5F" w14:textId="77777777" w:rsidR="00DC70BA" w:rsidRDefault="00DC70BA" w:rsidP="00DC70BA">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07984E" w14:textId="77777777" w:rsidR="00DC70BA" w:rsidRDefault="00DC70BA" w:rsidP="00DC70BA">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316AA52E" w14:textId="77777777" w:rsidR="00DC70BA" w:rsidRDefault="00DC70BA" w:rsidP="00DC70BA">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634F9C11" w14:textId="77777777" w:rsidR="00DC70BA" w:rsidRDefault="00DC70BA" w:rsidP="00DC70BA">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232786" w14:textId="77777777" w:rsidR="00DC70BA" w:rsidRDefault="00DC70BA" w:rsidP="00DC70BA">
            <w:pPr>
              <w:spacing w:after="0"/>
              <w:rPr>
                <w:rFonts w:ascii="Arial" w:hAnsi="Arial"/>
                <w:b/>
                <w:color w:val="000000"/>
                <w:sz w:val="18"/>
              </w:rPr>
            </w:pPr>
          </w:p>
        </w:tc>
      </w:tr>
      <w:tr w:rsidR="00DC70BA" w14:paraId="7D276D26" w14:textId="77777777" w:rsidTr="00DC70BA">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7B975CA2" w14:textId="77777777" w:rsidR="00DC70BA" w:rsidRPr="00050EB8" w:rsidRDefault="00DC70BA" w:rsidP="00DC70BA">
            <w:pPr>
              <w:keepNext/>
              <w:keepLines/>
              <w:spacing w:after="0"/>
              <w:jc w:val="center"/>
              <w:rPr>
                <w:rFonts w:ascii="Arial" w:hAnsi="Arial"/>
                <w:color w:val="000000"/>
                <w:sz w:val="18"/>
                <w:lang w:eastAsia="zh-CN"/>
              </w:rPr>
            </w:pPr>
            <w:r w:rsidRPr="009B4792">
              <w:rPr>
                <w:rFonts w:ascii="Arial" w:eastAsia="宋体" w:hAnsi="Arial"/>
                <w:color w:val="000000"/>
                <w:sz w:val="18"/>
                <w:lang w:eastAsia="zh-CN"/>
              </w:rPr>
              <w:lastRenderedPageBreak/>
              <w:t>CA_</w:t>
            </w:r>
            <w:r>
              <w:rPr>
                <w:rFonts w:ascii="Arial" w:eastAsia="宋体" w:hAnsi="Arial"/>
                <w:color w:val="000000"/>
                <w:sz w:val="18"/>
                <w:lang w:eastAsia="zh-CN"/>
              </w:rPr>
              <w:t>n3</w:t>
            </w:r>
            <w:r w:rsidRPr="009B4792">
              <w:rPr>
                <w:rFonts w:ascii="Arial" w:eastAsia="宋体" w:hAnsi="Arial"/>
                <w:color w:val="000000"/>
                <w:sz w:val="18"/>
                <w:lang w:eastAsia="zh-CN"/>
              </w:rPr>
              <w:t>-</w:t>
            </w:r>
            <w:r>
              <w:rPr>
                <w:rFonts w:ascii="Arial" w:eastAsia="宋体" w:hAnsi="Arial"/>
                <w:color w:val="000000"/>
                <w:sz w:val="18"/>
                <w:lang w:eastAsia="zh-CN"/>
              </w:rPr>
              <w:t>n40-n77</w:t>
            </w:r>
          </w:p>
        </w:tc>
        <w:tc>
          <w:tcPr>
            <w:tcW w:w="1067" w:type="dxa"/>
            <w:tcBorders>
              <w:top w:val="single" w:sz="4" w:space="0" w:color="auto"/>
              <w:left w:val="single" w:sz="4" w:space="0" w:color="auto"/>
              <w:bottom w:val="single" w:sz="4" w:space="0" w:color="auto"/>
              <w:right w:val="single" w:sz="4" w:space="0" w:color="auto"/>
            </w:tcBorders>
            <w:vAlign w:val="center"/>
            <w:hideMark/>
          </w:tcPr>
          <w:p w14:paraId="78C9AE41" w14:textId="77777777" w:rsidR="00DC70BA" w:rsidRPr="00050EB8" w:rsidRDefault="00DC70BA" w:rsidP="00DC70BA">
            <w:pPr>
              <w:keepNext/>
              <w:keepLines/>
              <w:spacing w:after="0"/>
              <w:jc w:val="center"/>
              <w:rPr>
                <w:rFonts w:ascii="Arial" w:hAnsi="Arial"/>
                <w:color w:val="000000"/>
                <w:sz w:val="18"/>
              </w:rPr>
            </w:pPr>
            <w:r>
              <w:rPr>
                <w:rFonts w:ascii="Arial" w:hAnsi="Arial"/>
                <w:color w:val="000000"/>
                <w:sz w:val="18"/>
              </w:rPr>
              <w:t>n3</w:t>
            </w:r>
          </w:p>
        </w:tc>
        <w:tc>
          <w:tcPr>
            <w:tcW w:w="1212" w:type="dxa"/>
            <w:tcBorders>
              <w:top w:val="single" w:sz="4" w:space="0" w:color="auto"/>
              <w:left w:val="single" w:sz="4" w:space="0" w:color="auto"/>
              <w:bottom w:val="single" w:sz="4" w:space="0" w:color="auto"/>
              <w:right w:val="single" w:sz="4" w:space="0" w:color="auto"/>
            </w:tcBorders>
            <w:hideMark/>
          </w:tcPr>
          <w:p w14:paraId="6C2EFA1B" w14:textId="77777777" w:rsidR="00DC70BA" w:rsidRPr="00050EB8" w:rsidRDefault="00DC70BA" w:rsidP="00DC70BA">
            <w:pPr>
              <w:keepNext/>
              <w:keepLines/>
              <w:spacing w:after="0"/>
              <w:jc w:val="right"/>
              <w:rPr>
                <w:rFonts w:ascii="Arial" w:hAnsi="Arial" w:cs="Arial"/>
                <w:color w:val="000000"/>
                <w:sz w:val="18"/>
                <w:lang w:eastAsia="zh-CN"/>
              </w:rPr>
            </w:pPr>
            <w:r>
              <w:rPr>
                <w:rFonts w:ascii="Arial" w:hAnsi="Arial" w:cs="Arial"/>
                <w:sz w:val="18"/>
                <w:lang w:val="en-US" w:eastAsia="zh-CN"/>
              </w:rPr>
              <w:t>1710 MHz</w:t>
            </w:r>
          </w:p>
        </w:tc>
        <w:tc>
          <w:tcPr>
            <w:tcW w:w="317" w:type="dxa"/>
            <w:tcBorders>
              <w:top w:val="single" w:sz="4" w:space="0" w:color="auto"/>
              <w:left w:val="single" w:sz="4" w:space="0" w:color="auto"/>
              <w:bottom w:val="single" w:sz="4" w:space="0" w:color="auto"/>
              <w:right w:val="single" w:sz="4" w:space="0" w:color="auto"/>
            </w:tcBorders>
            <w:hideMark/>
          </w:tcPr>
          <w:p w14:paraId="613DDFCF" w14:textId="77777777" w:rsidR="00DC70BA" w:rsidRDefault="00DC70BA"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1DBFE7BC" w14:textId="77777777" w:rsidR="00DC70BA" w:rsidRPr="00050EB8" w:rsidRDefault="00DC70BA" w:rsidP="00DC70BA">
            <w:pPr>
              <w:keepNext/>
              <w:keepLines/>
              <w:spacing w:after="0"/>
              <w:rPr>
                <w:rFonts w:ascii="Arial" w:hAnsi="Arial" w:cs="Arial"/>
                <w:color w:val="000000"/>
                <w:sz w:val="18"/>
                <w:lang w:eastAsia="zh-CN"/>
              </w:rPr>
            </w:pPr>
            <w:r>
              <w:rPr>
                <w:rFonts w:ascii="Arial" w:hAnsi="Arial" w:cs="Arial"/>
                <w:sz w:val="18"/>
                <w:lang w:val="en-US" w:eastAsia="zh-CN"/>
              </w:rPr>
              <w:t>1785 MHz</w:t>
            </w:r>
          </w:p>
        </w:tc>
        <w:tc>
          <w:tcPr>
            <w:tcW w:w="1210" w:type="dxa"/>
            <w:tcBorders>
              <w:top w:val="single" w:sz="4" w:space="0" w:color="auto"/>
              <w:left w:val="single" w:sz="4" w:space="0" w:color="auto"/>
              <w:bottom w:val="single" w:sz="4" w:space="0" w:color="auto"/>
              <w:right w:val="single" w:sz="4" w:space="0" w:color="auto"/>
            </w:tcBorders>
            <w:hideMark/>
          </w:tcPr>
          <w:p w14:paraId="6629E179" w14:textId="77777777" w:rsidR="00DC70BA" w:rsidRPr="00050EB8" w:rsidRDefault="00DC70BA" w:rsidP="00DC70BA">
            <w:pPr>
              <w:keepNext/>
              <w:keepLines/>
              <w:spacing w:after="0"/>
              <w:jc w:val="right"/>
              <w:rPr>
                <w:rFonts w:ascii="Arial" w:hAnsi="Arial" w:cs="Arial"/>
                <w:color w:val="000000"/>
                <w:sz w:val="18"/>
                <w:lang w:eastAsia="zh-CN"/>
              </w:rPr>
            </w:pPr>
            <w:r>
              <w:rPr>
                <w:rFonts w:ascii="Arial" w:hAnsi="Arial" w:cs="Arial"/>
                <w:sz w:val="18"/>
                <w:lang w:val="en-US" w:eastAsia="zh-CN"/>
              </w:rPr>
              <w:t>1805 MHz</w:t>
            </w:r>
          </w:p>
        </w:tc>
        <w:tc>
          <w:tcPr>
            <w:tcW w:w="317" w:type="dxa"/>
            <w:tcBorders>
              <w:top w:val="single" w:sz="4" w:space="0" w:color="auto"/>
              <w:left w:val="single" w:sz="4" w:space="0" w:color="auto"/>
              <w:bottom w:val="single" w:sz="4" w:space="0" w:color="auto"/>
              <w:right w:val="single" w:sz="4" w:space="0" w:color="auto"/>
            </w:tcBorders>
            <w:hideMark/>
          </w:tcPr>
          <w:p w14:paraId="6FBBD86A" w14:textId="77777777" w:rsidR="00DC70BA" w:rsidRDefault="00DC70BA"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146A4535" w14:textId="77777777" w:rsidR="00DC70BA" w:rsidRPr="00050EB8" w:rsidRDefault="00DC70BA" w:rsidP="00DC70BA">
            <w:pPr>
              <w:keepNext/>
              <w:keepLines/>
              <w:spacing w:after="0"/>
              <w:rPr>
                <w:rFonts w:ascii="Arial" w:hAnsi="Arial" w:cs="Arial"/>
                <w:color w:val="000000"/>
                <w:sz w:val="18"/>
                <w:lang w:eastAsia="zh-CN"/>
              </w:rPr>
            </w:pPr>
            <w:r>
              <w:rPr>
                <w:rFonts w:ascii="Arial" w:hAnsi="Arial" w:cs="Arial"/>
                <w:sz w:val="18"/>
                <w:lang w:val="en-US" w:eastAsia="zh-CN"/>
              </w:rPr>
              <w:t>1880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4BEDCEE8" w14:textId="77777777" w:rsidR="00DC70BA" w:rsidRPr="00050EB8" w:rsidRDefault="00DC70BA" w:rsidP="00DC70BA">
            <w:pPr>
              <w:keepNext/>
              <w:keepLines/>
              <w:spacing w:after="0"/>
              <w:jc w:val="center"/>
              <w:rPr>
                <w:rFonts w:ascii="Arial" w:hAnsi="Arial"/>
                <w:color w:val="000000"/>
                <w:sz w:val="18"/>
                <w:lang w:eastAsia="zh-CN"/>
              </w:rPr>
            </w:pPr>
            <w:r>
              <w:rPr>
                <w:rFonts w:ascii="Arial" w:hAnsi="Arial" w:cs="Arial"/>
                <w:sz w:val="18"/>
                <w:lang w:eastAsia="ja-JP"/>
              </w:rPr>
              <w:t>FDD</w:t>
            </w:r>
          </w:p>
        </w:tc>
      </w:tr>
      <w:tr w:rsidR="00DC70BA" w14:paraId="663895C6" w14:textId="77777777" w:rsidTr="00DC70BA">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9346F5" w14:textId="77777777" w:rsidR="00DC70BA" w:rsidRPr="00050EB8" w:rsidRDefault="00DC70BA" w:rsidP="00DC70BA">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69162474" w14:textId="77777777" w:rsidR="00DC70BA" w:rsidRPr="00050EB8" w:rsidRDefault="00DC70BA" w:rsidP="00DC70BA">
            <w:pPr>
              <w:keepNext/>
              <w:keepLines/>
              <w:spacing w:after="0"/>
              <w:jc w:val="center"/>
              <w:rPr>
                <w:rFonts w:ascii="Arial" w:hAnsi="Arial"/>
                <w:color w:val="000000"/>
                <w:sz w:val="18"/>
              </w:rPr>
            </w:pPr>
            <w:r>
              <w:rPr>
                <w:rFonts w:ascii="Arial" w:eastAsia="宋体" w:hAnsi="Arial"/>
                <w:color w:val="000000"/>
                <w:sz w:val="18"/>
                <w:lang w:eastAsia="zh-CN"/>
              </w:rPr>
              <w:t>n40</w:t>
            </w:r>
          </w:p>
        </w:tc>
        <w:tc>
          <w:tcPr>
            <w:tcW w:w="1212" w:type="dxa"/>
            <w:tcBorders>
              <w:top w:val="single" w:sz="4" w:space="0" w:color="auto"/>
              <w:left w:val="single" w:sz="4" w:space="0" w:color="auto"/>
              <w:bottom w:val="single" w:sz="4" w:space="0" w:color="auto"/>
              <w:right w:val="single" w:sz="4" w:space="0" w:color="auto"/>
            </w:tcBorders>
            <w:vAlign w:val="center"/>
          </w:tcPr>
          <w:p w14:paraId="1181754C" w14:textId="77777777" w:rsidR="00DC70BA" w:rsidRPr="00050EB8" w:rsidRDefault="00DC70BA" w:rsidP="00DC70BA">
            <w:pPr>
              <w:keepNext/>
              <w:keepLines/>
              <w:spacing w:after="0"/>
              <w:jc w:val="right"/>
              <w:rPr>
                <w:rFonts w:ascii="Arial" w:hAnsi="Arial" w:cs="Arial"/>
                <w:color w:val="000000"/>
                <w:sz w:val="18"/>
                <w:lang w:eastAsia="zh-CN"/>
              </w:rPr>
            </w:pPr>
            <w:r w:rsidRPr="004B5957">
              <w:rPr>
                <w:rFonts w:ascii="Arial" w:eastAsia="宋体" w:hAnsi="Arial" w:cs="Arial"/>
                <w:sz w:val="18"/>
                <w:lang w:eastAsia="zh-CN"/>
              </w:rPr>
              <w:t>2</w:t>
            </w:r>
            <w:r>
              <w:rPr>
                <w:rFonts w:ascii="Arial" w:eastAsia="宋体" w:hAnsi="Arial" w:cs="Arial"/>
                <w:sz w:val="18"/>
                <w:lang w:eastAsia="zh-CN"/>
              </w:rPr>
              <w:t>30</w:t>
            </w:r>
            <w:r w:rsidRPr="004B5957">
              <w:rPr>
                <w:rFonts w:ascii="Arial" w:eastAsia="宋体" w:hAnsi="Arial" w:cs="Arial"/>
                <w:sz w:val="18"/>
                <w:lang w:eastAsia="zh-CN"/>
              </w:rPr>
              <w:t>0</w:t>
            </w:r>
            <w:r>
              <w:rPr>
                <w:rFonts w:ascii="Arial" w:eastAsia="宋体" w:hAnsi="Arial" w:cs="Arial"/>
                <w:sz w:val="18"/>
                <w:lang w:eastAsia="zh-CN"/>
              </w:rPr>
              <w:t xml:space="preserve"> </w:t>
            </w:r>
            <w:r w:rsidRPr="004B5957">
              <w:rPr>
                <w:rFonts w:ascii="Arial" w:eastAsia="宋体" w:hAnsi="Arial" w:cs="Arial"/>
                <w:sz w:val="18"/>
                <w:lang w:eastAsia="zh-CN"/>
              </w:rPr>
              <w:t>MHz</w:t>
            </w:r>
          </w:p>
        </w:tc>
        <w:tc>
          <w:tcPr>
            <w:tcW w:w="317" w:type="dxa"/>
            <w:tcBorders>
              <w:top w:val="single" w:sz="4" w:space="0" w:color="auto"/>
              <w:left w:val="single" w:sz="4" w:space="0" w:color="auto"/>
              <w:bottom w:val="single" w:sz="4" w:space="0" w:color="auto"/>
              <w:right w:val="single" w:sz="4" w:space="0" w:color="auto"/>
            </w:tcBorders>
            <w:vAlign w:val="center"/>
          </w:tcPr>
          <w:p w14:paraId="2E7DA174" w14:textId="77777777" w:rsidR="00DC70BA" w:rsidRDefault="00DC70BA"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24A7A580" w14:textId="77777777" w:rsidR="00DC70BA" w:rsidRPr="00050EB8" w:rsidRDefault="00DC70BA" w:rsidP="00DC70BA">
            <w:pPr>
              <w:keepNext/>
              <w:keepLines/>
              <w:spacing w:after="0"/>
              <w:rPr>
                <w:rFonts w:ascii="Arial" w:hAnsi="Arial" w:cs="Arial"/>
                <w:color w:val="000000"/>
                <w:sz w:val="18"/>
                <w:lang w:eastAsia="zh-CN"/>
              </w:rPr>
            </w:pPr>
            <w:r w:rsidRPr="004B5957">
              <w:rPr>
                <w:rFonts w:ascii="Arial" w:eastAsia="宋体" w:hAnsi="Arial" w:cs="Arial"/>
                <w:sz w:val="18"/>
                <w:lang w:eastAsia="zh-CN"/>
              </w:rPr>
              <w:t>2</w:t>
            </w:r>
            <w:r>
              <w:rPr>
                <w:rFonts w:ascii="Arial" w:eastAsia="宋体" w:hAnsi="Arial" w:cs="Arial"/>
                <w:sz w:val="18"/>
                <w:lang w:eastAsia="zh-CN"/>
              </w:rPr>
              <w:t>40</w:t>
            </w:r>
            <w:r w:rsidRPr="004B5957">
              <w:rPr>
                <w:rFonts w:ascii="Arial" w:eastAsia="宋体" w:hAnsi="Arial" w:cs="Arial"/>
                <w:sz w:val="18"/>
                <w:lang w:eastAsia="zh-CN"/>
              </w:rPr>
              <w:t>0</w:t>
            </w:r>
            <w:r>
              <w:rPr>
                <w:rFonts w:ascii="Arial" w:eastAsia="宋体" w:hAnsi="Arial" w:cs="Arial"/>
                <w:sz w:val="18"/>
                <w:lang w:eastAsia="zh-CN"/>
              </w:rPr>
              <w:t xml:space="preserve"> </w:t>
            </w:r>
            <w:r w:rsidRPr="004B5957">
              <w:rPr>
                <w:rFonts w:ascii="Arial" w:eastAsia="宋体" w:hAnsi="Arial" w:cs="Arial"/>
                <w:sz w:val="18"/>
                <w:lang w:eastAsia="zh-CN"/>
              </w:rPr>
              <w:t>MHz</w:t>
            </w:r>
          </w:p>
        </w:tc>
        <w:tc>
          <w:tcPr>
            <w:tcW w:w="1210" w:type="dxa"/>
            <w:tcBorders>
              <w:top w:val="single" w:sz="4" w:space="0" w:color="auto"/>
              <w:left w:val="single" w:sz="4" w:space="0" w:color="auto"/>
              <w:bottom w:val="single" w:sz="4" w:space="0" w:color="auto"/>
              <w:right w:val="single" w:sz="4" w:space="0" w:color="auto"/>
            </w:tcBorders>
            <w:vAlign w:val="center"/>
          </w:tcPr>
          <w:p w14:paraId="4E84E87B" w14:textId="77777777" w:rsidR="00DC70BA" w:rsidRPr="00050EB8" w:rsidRDefault="00DC70BA" w:rsidP="00DC70BA">
            <w:pPr>
              <w:keepNext/>
              <w:keepLines/>
              <w:spacing w:after="0"/>
              <w:jc w:val="right"/>
              <w:rPr>
                <w:rFonts w:ascii="Arial" w:hAnsi="Arial" w:cs="Arial"/>
                <w:color w:val="000000"/>
                <w:sz w:val="18"/>
                <w:lang w:eastAsia="zh-CN"/>
              </w:rPr>
            </w:pPr>
            <w:r w:rsidRPr="004B5957">
              <w:rPr>
                <w:rFonts w:ascii="Arial" w:eastAsia="宋体" w:hAnsi="Arial" w:cs="Arial"/>
                <w:sz w:val="18"/>
                <w:lang w:eastAsia="zh-CN"/>
              </w:rPr>
              <w:t>2</w:t>
            </w:r>
            <w:r>
              <w:rPr>
                <w:rFonts w:ascii="Arial" w:eastAsia="宋体" w:hAnsi="Arial" w:cs="Arial"/>
                <w:sz w:val="18"/>
                <w:lang w:eastAsia="zh-CN"/>
              </w:rPr>
              <w:t>30</w:t>
            </w:r>
            <w:r w:rsidRPr="004B5957">
              <w:rPr>
                <w:rFonts w:ascii="Arial" w:eastAsia="宋体" w:hAnsi="Arial" w:cs="Arial"/>
                <w:sz w:val="18"/>
                <w:lang w:eastAsia="zh-CN"/>
              </w:rPr>
              <w:t>0</w:t>
            </w:r>
            <w:r>
              <w:rPr>
                <w:rFonts w:ascii="Arial" w:eastAsia="宋体" w:hAnsi="Arial" w:cs="Arial"/>
                <w:sz w:val="18"/>
                <w:lang w:eastAsia="zh-CN"/>
              </w:rPr>
              <w:t xml:space="preserve"> </w:t>
            </w:r>
            <w:r w:rsidRPr="004B5957">
              <w:rPr>
                <w:rFonts w:ascii="Arial" w:eastAsia="宋体" w:hAnsi="Arial" w:cs="Arial"/>
                <w:sz w:val="18"/>
                <w:lang w:eastAsia="zh-CN"/>
              </w:rPr>
              <w:t>MHz</w:t>
            </w:r>
          </w:p>
        </w:tc>
        <w:tc>
          <w:tcPr>
            <w:tcW w:w="317" w:type="dxa"/>
            <w:tcBorders>
              <w:top w:val="single" w:sz="4" w:space="0" w:color="auto"/>
              <w:left w:val="single" w:sz="4" w:space="0" w:color="auto"/>
              <w:bottom w:val="single" w:sz="4" w:space="0" w:color="auto"/>
              <w:right w:val="single" w:sz="4" w:space="0" w:color="auto"/>
            </w:tcBorders>
            <w:vAlign w:val="center"/>
          </w:tcPr>
          <w:p w14:paraId="5BD78D60" w14:textId="77777777" w:rsidR="00DC70BA" w:rsidRDefault="00DC70BA" w:rsidP="00DC70BA">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77577BC8" w14:textId="77777777" w:rsidR="00DC70BA" w:rsidRPr="00050EB8" w:rsidRDefault="00DC70BA" w:rsidP="00DC70BA">
            <w:pPr>
              <w:keepNext/>
              <w:keepLines/>
              <w:spacing w:after="0"/>
              <w:rPr>
                <w:rFonts w:ascii="Arial" w:hAnsi="Arial" w:cs="Arial"/>
                <w:color w:val="000000"/>
                <w:sz w:val="18"/>
                <w:lang w:eastAsia="zh-CN"/>
              </w:rPr>
            </w:pPr>
            <w:r w:rsidRPr="004B5957">
              <w:rPr>
                <w:rFonts w:ascii="Arial" w:eastAsia="宋体" w:hAnsi="Arial" w:cs="Arial"/>
                <w:sz w:val="18"/>
                <w:lang w:eastAsia="zh-CN"/>
              </w:rPr>
              <w:t>2</w:t>
            </w:r>
            <w:r>
              <w:rPr>
                <w:rFonts w:ascii="Arial" w:eastAsia="宋体" w:hAnsi="Arial" w:cs="Arial"/>
                <w:sz w:val="18"/>
                <w:lang w:eastAsia="zh-CN"/>
              </w:rPr>
              <w:t>40</w:t>
            </w:r>
            <w:r w:rsidRPr="004B5957">
              <w:rPr>
                <w:rFonts w:ascii="Arial" w:eastAsia="宋体" w:hAnsi="Arial" w:cs="Arial"/>
                <w:sz w:val="18"/>
                <w:lang w:eastAsia="zh-CN"/>
              </w:rPr>
              <w:t>0</w:t>
            </w:r>
            <w:r>
              <w:rPr>
                <w:rFonts w:ascii="Arial" w:eastAsia="宋体" w:hAnsi="Arial" w:cs="Arial"/>
                <w:sz w:val="18"/>
                <w:lang w:eastAsia="zh-CN"/>
              </w:rPr>
              <w:t xml:space="preserve"> </w:t>
            </w:r>
            <w:r w:rsidRPr="004B5957">
              <w:rPr>
                <w:rFonts w:ascii="Arial" w:eastAsia="宋体" w:hAnsi="Arial" w:cs="Arial"/>
                <w:sz w:val="18"/>
                <w:lang w:eastAsia="zh-CN"/>
              </w:rPr>
              <w:t>MHz</w:t>
            </w:r>
          </w:p>
        </w:tc>
        <w:tc>
          <w:tcPr>
            <w:tcW w:w="850" w:type="dxa"/>
            <w:tcBorders>
              <w:top w:val="single" w:sz="4" w:space="0" w:color="auto"/>
              <w:left w:val="single" w:sz="4" w:space="0" w:color="auto"/>
              <w:bottom w:val="single" w:sz="4" w:space="0" w:color="auto"/>
              <w:right w:val="single" w:sz="4" w:space="0" w:color="auto"/>
            </w:tcBorders>
            <w:vAlign w:val="center"/>
          </w:tcPr>
          <w:p w14:paraId="723494AD" w14:textId="77777777" w:rsidR="00DC70BA" w:rsidRPr="00050EB8" w:rsidRDefault="00DC70BA" w:rsidP="00DC70BA">
            <w:pPr>
              <w:keepNext/>
              <w:keepLines/>
              <w:spacing w:after="0"/>
              <w:jc w:val="center"/>
              <w:rPr>
                <w:rFonts w:ascii="Arial" w:hAnsi="Arial"/>
                <w:color w:val="000000"/>
                <w:sz w:val="18"/>
                <w:lang w:eastAsia="zh-CN"/>
              </w:rPr>
            </w:pPr>
            <w:r>
              <w:rPr>
                <w:rFonts w:ascii="Arial" w:hAnsi="Arial" w:cs="Arial"/>
                <w:sz w:val="18"/>
                <w:lang w:eastAsia="ja-JP"/>
              </w:rPr>
              <w:t>TDD</w:t>
            </w:r>
          </w:p>
        </w:tc>
      </w:tr>
      <w:tr w:rsidR="00DC70BA" w14:paraId="30A55AF7" w14:textId="77777777" w:rsidTr="00DC70BA">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D6C08C" w14:textId="77777777" w:rsidR="00DC70BA" w:rsidRPr="00050EB8" w:rsidRDefault="00DC70BA" w:rsidP="00DC70BA">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0A578C1" w14:textId="77777777" w:rsidR="00DC70BA" w:rsidRPr="00050EB8" w:rsidRDefault="00DC70BA" w:rsidP="00DC70BA">
            <w:pPr>
              <w:keepNext/>
              <w:keepLines/>
              <w:spacing w:after="0"/>
              <w:jc w:val="center"/>
              <w:rPr>
                <w:rFonts w:ascii="Arial" w:hAnsi="Arial"/>
                <w:color w:val="000000"/>
                <w:sz w:val="18"/>
                <w:lang w:eastAsia="zh-CN"/>
              </w:rPr>
            </w:pPr>
            <w:r>
              <w:rPr>
                <w:rFonts w:ascii="Arial" w:eastAsia="宋体" w:hAnsi="Arial"/>
                <w:color w:val="000000"/>
                <w:sz w:val="18"/>
                <w:lang w:eastAsia="zh-CN"/>
              </w:rPr>
              <w:t>n77</w:t>
            </w:r>
          </w:p>
        </w:tc>
        <w:tc>
          <w:tcPr>
            <w:tcW w:w="1212" w:type="dxa"/>
            <w:tcBorders>
              <w:top w:val="single" w:sz="4" w:space="0" w:color="auto"/>
              <w:left w:val="single" w:sz="4" w:space="0" w:color="auto"/>
              <w:bottom w:val="single" w:sz="4" w:space="0" w:color="auto"/>
              <w:right w:val="single" w:sz="4" w:space="0" w:color="auto"/>
            </w:tcBorders>
            <w:vAlign w:val="center"/>
            <w:hideMark/>
          </w:tcPr>
          <w:p w14:paraId="671638F0" w14:textId="77777777" w:rsidR="00DC70BA" w:rsidRPr="00050EB8" w:rsidRDefault="00DC70BA" w:rsidP="00DC70BA">
            <w:pPr>
              <w:keepNext/>
              <w:keepLines/>
              <w:spacing w:after="0"/>
              <w:jc w:val="right"/>
              <w:rPr>
                <w:rFonts w:ascii="Arial" w:hAnsi="Arial" w:cs="Arial"/>
                <w:color w:val="000000"/>
                <w:sz w:val="18"/>
                <w:lang w:eastAsia="zh-CN"/>
              </w:rPr>
            </w:pPr>
            <w:r>
              <w:rPr>
                <w:rFonts w:ascii="Arial" w:eastAsia="宋体" w:hAnsi="Arial" w:cs="Arial"/>
                <w:sz w:val="18"/>
                <w:lang w:eastAsia="zh-CN"/>
              </w:rPr>
              <w:t>330</w:t>
            </w:r>
            <w:r w:rsidRPr="004B5957">
              <w:rPr>
                <w:rFonts w:ascii="Arial" w:eastAsia="宋体" w:hAnsi="Arial" w:cs="Arial"/>
                <w:sz w:val="18"/>
                <w:lang w:eastAsia="zh-CN"/>
              </w:rPr>
              <w:t>0</w:t>
            </w:r>
            <w:r>
              <w:rPr>
                <w:rFonts w:ascii="Arial" w:eastAsia="宋体" w:hAnsi="Arial" w:cs="Arial"/>
                <w:sz w:val="18"/>
                <w:lang w:eastAsia="zh-CN"/>
              </w:rPr>
              <w:t xml:space="preserve"> </w:t>
            </w:r>
            <w:r w:rsidRPr="004B5957">
              <w:rPr>
                <w:rFonts w:ascii="Arial" w:eastAsia="宋体" w:hAnsi="Arial" w:cs="Arial"/>
                <w:sz w:val="18"/>
                <w:lang w:eastAsia="zh-CN"/>
              </w:rPr>
              <w:t>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5A932B33" w14:textId="77777777" w:rsidR="00DC70BA" w:rsidRDefault="00DC70BA"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hideMark/>
          </w:tcPr>
          <w:p w14:paraId="5AED2AED" w14:textId="77777777" w:rsidR="00DC70BA" w:rsidRPr="00050EB8" w:rsidRDefault="00DC70BA" w:rsidP="00DC70BA">
            <w:pPr>
              <w:keepNext/>
              <w:keepLines/>
              <w:spacing w:after="0"/>
              <w:rPr>
                <w:rFonts w:ascii="Arial" w:hAnsi="Arial" w:cs="Arial"/>
                <w:color w:val="000000"/>
                <w:sz w:val="18"/>
                <w:lang w:eastAsia="zh-CN"/>
              </w:rPr>
            </w:pPr>
            <w:r>
              <w:rPr>
                <w:rFonts w:ascii="Arial" w:eastAsia="宋体" w:hAnsi="Arial" w:cs="Arial"/>
                <w:sz w:val="18"/>
                <w:lang w:eastAsia="zh-CN"/>
              </w:rPr>
              <w:t>420</w:t>
            </w:r>
            <w:r w:rsidRPr="004B5957">
              <w:rPr>
                <w:rFonts w:ascii="Arial" w:eastAsia="宋体" w:hAnsi="Arial" w:cs="Arial"/>
                <w:sz w:val="18"/>
                <w:lang w:eastAsia="zh-CN"/>
              </w:rPr>
              <w:t>0</w:t>
            </w:r>
            <w:r>
              <w:rPr>
                <w:rFonts w:ascii="Arial" w:eastAsia="宋体" w:hAnsi="Arial" w:cs="Arial"/>
                <w:sz w:val="18"/>
                <w:lang w:eastAsia="zh-CN"/>
              </w:rPr>
              <w:t xml:space="preserve"> </w:t>
            </w:r>
            <w:r w:rsidRPr="004B5957">
              <w:rPr>
                <w:rFonts w:ascii="Arial" w:eastAsia="宋体" w:hAnsi="Arial" w:cs="Arial"/>
                <w:sz w:val="18"/>
                <w:lang w:eastAsia="zh-CN"/>
              </w:rPr>
              <w:t>MHz</w:t>
            </w:r>
          </w:p>
        </w:tc>
        <w:tc>
          <w:tcPr>
            <w:tcW w:w="1210" w:type="dxa"/>
            <w:tcBorders>
              <w:top w:val="single" w:sz="4" w:space="0" w:color="auto"/>
              <w:left w:val="single" w:sz="4" w:space="0" w:color="auto"/>
              <w:bottom w:val="single" w:sz="4" w:space="0" w:color="auto"/>
              <w:right w:val="single" w:sz="4" w:space="0" w:color="auto"/>
            </w:tcBorders>
            <w:vAlign w:val="center"/>
            <w:hideMark/>
          </w:tcPr>
          <w:p w14:paraId="5794B969" w14:textId="77777777" w:rsidR="00DC70BA" w:rsidRPr="00050EB8" w:rsidRDefault="00DC70BA" w:rsidP="00DC70BA">
            <w:pPr>
              <w:keepNext/>
              <w:keepLines/>
              <w:spacing w:after="0"/>
              <w:jc w:val="right"/>
              <w:rPr>
                <w:rFonts w:ascii="Arial" w:hAnsi="Arial" w:cs="Arial"/>
                <w:color w:val="000000"/>
                <w:sz w:val="18"/>
                <w:lang w:eastAsia="zh-CN"/>
              </w:rPr>
            </w:pPr>
            <w:r>
              <w:rPr>
                <w:rFonts w:ascii="Arial" w:eastAsia="宋体" w:hAnsi="Arial" w:cs="Arial"/>
                <w:sz w:val="18"/>
                <w:lang w:eastAsia="zh-CN"/>
              </w:rPr>
              <w:t>330</w:t>
            </w:r>
            <w:r w:rsidRPr="004B5957">
              <w:rPr>
                <w:rFonts w:ascii="Arial" w:eastAsia="宋体" w:hAnsi="Arial" w:cs="Arial"/>
                <w:sz w:val="18"/>
                <w:lang w:eastAsia="zh-CN"/>
              </w:rPr>
              <w:t>0</w:t>
            </w:r>
            <w:r>
              <w:rPr>
                <w:rFonts w:ascii="Arial" w:eastAsia="宋体" w:hAnsi="Arial" w:cs="Arial"/>
                <w:sz w:val="18"/>
                <w:lang w:eastAsia="zh-CN"/>
              </w:rPr>
              <w:t xml:space="preserve"> </w:t>
            </w:r>
            <w:r w:rsidRPr="004B5957">
              <w:rPr>
                <w:rFonts w:ascii="Arial" w:eastAsia="宋体" w:hAnsi="Arial" w:cs="Arial"/>
                <w:sz w:val="18"/>
                <w:lang w:eastAsia="zh-CN"/>
              </w:rPr>
              <w:t>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7F99DFE3" w14:textId="77777777" w:rsidR="00DC70BA" w:rsidRDefault="00DC70BA"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hideMark/>
          </w:tcPr>
          <w:p w14:paraId="4D2EF323" w14:textId="77777777" w:rsidR="00DC70BA" w:rsidRPr="00050EB8" w:rsidRDefault="00DC70BA" w:rsidP="00DC70BA">
            <w:pPr>
              <w:keepNext/>
              <w:keepLines/>
              <w:spacing w:after="0"/>
              <w:rPr>
                <w:rFonts w:ascii="Arial" w:hAnsi="Arial" w:cs="Arial"/>
                <w:color w:val="000000"/>
                <w:sz w:val="18"/>
                <w:lang w:eastAsia="zh-CN"/>
              </w:rPr>
            </w:pPr>
            <w:r>
              <w:rPr>
                <w:rFonts w:ascii="Arial" w:eastAsia="宋体" w:hAnsi="Arial" w:cs="Arial"/>
                <w:sz w:val="18"/>
                <w:lang w:eastAsia="zh-CN"/>
              </w:rPr>
              <w:t>420</w:t>
            </w:r>
            <w:r w:rsidRPr="004B5957">
              <w:rPr>
                <w:rFonts w:ascii="Arial" w:eastAsia="宋体" w:hAnsi="Arial" w:cs="Arial"/>
                <w:sz w:val="18"/>
                <w:lang w:eastAsia="zh-CN"/>
              </w:rPr>
              <w:t>0</w:t>
            </w:r>
            <w:r>
              <w:rPr>
                <w:rFonts w:ascii="Arial" w:eastAsia="宋体" w:hAnsi="Arial" w:cs="Arial"/>
                <w:sz w:val="18"/>
                <w:lang w:eastAsia="zh-CN"/>
              </w:rPr>
              <w:t xml:space="preserve"> </w:t>
            </w:r>
            <w:r w:rsidRPr="004B5957">
              <w:rPr>
                <w:rFonts w:ascii="Arial" w:eastAsia="宋体" w:hAnsi="Arial" w:cs="Arial"/>
                <w:sz w:val="18"/>
                <w:lang w:eastAsia="zh-CN"/>
              </w:rPr>
              <w:t>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D32604E" w14:textId="77777777" w:rsidR="00DC70BA" w:rsidRPr="00050EB8" w:rsidRDefault="00DC70BA" w:rsidP="00DC70BA">
            <w:pPr>
              <w:keepNext/>
              <w:keepLines/>
              <w:spacing w:after="0"/>
              <w:jc w:val="center"/>
              <w:rPr>
                <w:rFonts w:ascii="Arial" w:hAnsi="Arial" w:cs="Arial"/>
                <w:color w:val="000000"/>
                <w:sz w:val="18"/>
                <w:szCs w:val="18"/>
                <w:lang w:eastAsia="zh-CN"/>
              </w:rPr>
            </w:pPr>
            <w:r>
              <w:rPr>
                <w:rFonts w:ascii="Arial" w:hAnsi="Arial" w:cs="Arial"/>
                <w:sz w:val="18"/>
                <w:lang w:eastAsia="ja-JP"/>
              </w:rPr>
              <w:t>TDD</w:t>
            </w:r>
          </w:p>
        </w:tc>
      </w:tr>
    </w:tbl>
    <w:p w14:paraId="529F8C46" w14:textId="77777777" w:rsidR="00DC70BA" w:rsidRDefault="00DC70BA" w:rsidP="00DC70BA">
      <w:pPr>
        <w:rPr>
          <w:lang w:eastAsia="ko-KR"/>
        </w:rPr>
      </w:pPr>
    </w:p>
    <w:p w14:paraId="4DD52B67" w14:textId="09AF6225" w:rsidR="00DC70BA" w:rsidRDefault="00DC70BA" w:rsidP="00DC70BA">
      <w:pPr>
        <w:pStyle w:val="41"/>
      </w:pPr>
      <w:bookmarkStart w:id="335" w:name="_Toc136288321"/>
      <w:r>
        <w:rPr>
          <w:rFonts w:hint="eastAsia"/>
        </w:rPr>
        <w:t>5.31.</w:t>
      </w:r>
      <w:r>
        <w:t>1.2</w:t>
      </w:r>
      <w:r>
        <w:tab/>
        <w:t xml:space="preserve">Channel bandwidths per operating band for </w:t>
      </w:r>
      <w:r>
        <w:rPr>
          <w:rFonts w:hint="eastAsia"/>
        </w:rPr>
        <w:t>CA</w:t>
      </w:r>
      <w:bookmarkEnd w:id="335"/>
    </w:p>
    <w:p w14:paraId="05EEDD52" w14:textId="30656FC9" w:rsidR="00DC70BA" w:rsidRDefault="00DC70BA" w:rsidP="00DC70BA">
      <w:pPr>
        <w:pStyle w:val="TH"/>
        <w:rPr>
          <w:rFonts w:cs="Arial"/>
        </w:rPr>
      </w:pPr>
      <w:r>
        <w:rPr>
          <w:rFonts w:cs="Arial"/>
        </w:rPr>
        <w:t>Table 5.31.1.2-1: Supported bandwidths per CA band combination of band n3+n40+n77</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DC70BA" w14:paraId="6D51C023" w14:textId="77777777" w:rsidTr="00DC70BA">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37AD5088" w14:textId="77777777" w:rsidR="00DC70BA" w:rsidRDefault="00DC70BA" w:rsidP="00DC70BA">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0EF73EA9" w14:textId="77777777" w:rsidR="00DC70BA" w:rsidRDefault="00DC70BA" w:rsidP="00DC70BA">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3E2B9749" w14:textId="77777777" w:rsidR="00DC70BA" w:rsidRDefault="00DC70BA" w:rsidP="00DC70BA">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957A6B5" w14:textId="77777777" w:rsidR="00DC70BA" w:rsidRDefault="00DC70BA" w:rsidP="00DC70BA">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22A349C5" w14:textId="77777777" w:rsidR="00DC70BA" w:rsidRDefault="00DC70BA" w:rsidP="00DC70BA">
            <w:pPr>
              <w:pStyle w:val="TAH"/>
              <w:overflowPunct w:val="0"/>
              <w:autoSpaceDE w:val="0"/>
              <w:autoSpaceDN w:val="0"/>
              <w:adjustRightInd w:val="0"/>
              <w:rPr>
                <w:lang w:eastAsia="zh-CN"/>
              </w:rPr>
            </w:pPr>
            <w:r>
              <w:t>Bandwidth combination set</w:t>
            </w:r>
          </w:p>
        </w:tc>
      </w:tr>
      <w:tr w:rsidR="00DC70BA" w14:paraId="765876E5" w14:textId="77777777" w:rsidTr="00DC70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44FA0B" w14:textId="77777777" w:rsidR="00DC70BA" w:rsidRDefault="00DC70BA" w:rsidP="00DC70BA">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n3</w:t>
            </w:r>
            <w:r>
              <w:rPr>
                <w:lang w:val="sv-SE"/>
              </w:rPr>
              <w:t>A-</w:t>
            </w:r>
            <w:r>
              <w:rPr>
                <w:rFonts w:eastAsia="宋体" w:hint="eastAsia"/>
                <w:lang w:eastAsia="zh-CN"/>
              </w:rPr>
              <w:t>n40A</w:t>
            </w:r>
            <w:r>
              <w:rPr>
                <w:rFonts w:eastAsia="宋体"/>
                <w:lang w:eastAsia="zh-CN"/>
              </w:rPr>
              <w:t>-n77A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39779A" w14:textId="77777777" w:rsidR="00DC70BA" w:rsidRDefault="00DC70BA" w:rsidP="00DC70BA">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n3</w:t>
            </w:r>
            <w:r w:rsidRPr="00891756">
              <w:rPr>
                <w:lang w:val="en-US"/>
              </w:rPr>
              <w:t>A-</w:t>
            </w:r>
            <w:r>
              <w:rPr>
                <w:rFonts w:eastAsia="宋体" w:hint="eastAsia"/>
                <w:lang w:eastAsia="zh-CN"/>
              </w:rPr>
              <w:t>n40A</w:t>
            </w:r>
          </w:p>
          <w:p w14:paraId="58AE0F4F" w14:textId="77777777" w:rsidR="00DC70BA" w:rsidRDefault="00DC70BA" w:rsidP="00DC70BA">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n3</w:t>
            </w:r>
            <w:r w:rsidRPr="00BF1333">
              <w:rPr>
                <w:lang w:val="en-US"/>
              </w:rPr>
              <w:t>A-</w:t>
            </w:r>
            <w:r>
              <w:rPr>
                <w:rFonts w:eastAsia="宋体"/>
                <w:lang w:eastAsia="zh-CN"/>
              </w:rPr>
              <w:t>n77A</w:t>
            </w:r>
          </w:p>
          <w:p w14:paraId="288E24AA" w14:textId="77777777" w:rsidR="00DC70BA" w:rsidRDefault="00DC70BA" w:rsidP="00DC70BA">
            <w:pPr>
              <w:pStyle w:val="TAC"/>
              <w:overflowPunct w:val="0"/>
              <w:autoSpaceDE w:val="0"/>
              <w:autoSpaceDN w:val="0"/>
              <w:adjustRightInd w:val="0"/>
              <w:rPr>
                <w:rFonts w:eastAsia="宋体"/>
                <w:lang w:eastAsia="zh-CN"/>
              </w:rPr>
            </w:pPr>
            <w:r>
              <w:rPr>
                <w:rFonts w:hint="eastAsia"/>
                <w:lang w:eastAsia="zh-CN"/>
              </w:rPr>
              <w:t>CA</w:t>
            </w:r>
            <w:r>
              <w:t>_</w:t>
            </w:r>
            <w:r>
              <w:rPr>
                <w:rFonts w:eastAsia="宋体" w:hint="eastAsia"/>
                <w:lang w:eastAsia="zh-CN"/>
              </w:rPr>
              <w:t>n40A</w:t>
            </w:r>
            <w:r>
              <w:rPr>
                <w:rFonts w:eastAsia="宋体"/>
                <w:lang w:eastAsia="zh-CN"/>
              </w:rPr>
              <w:t>-n77A</w:t>
            </w:r>
          </w:p>
        </w:tc>
        <w:tc>
          <w:tcPr>
            <w:tcW w:w="730" w:type="dxa"/>
            <w:tcBorders>
              <w:left w:val="single" w:sz="4" w:space="0" w:color="auto"/>
              <w:right w:val="single" w:sz="4" w:space="0" w:color="auto"/>
            </w:tcBorders>
            <w:vAlign w:val="center"/>
          </w:tcPr>
          <w:p w14:paraId="702154DD" w14:textId="77777777" w:rsidR="00DC70BA" w:rsidRDefault="00DC70BA" w:rsidP="00DC70BA">
            <w:pPr>
              <w:pStyle w:val="TAC"/>
              <w:overflowPunct w:val="0"/>
              <w:autoSpaceDE w:val="0"/>
              <w:autoSpaceDN w:val="0"/>
              <w:adjustRightInd w:val="0"/>
              <w:rPr>
                <w:lang w:eastAsia="zh-CN"/>
              </w:rPr>
            </w:pPr>
            <w:r>
              <w:rPr>
                <w:rFonts w:hint="eastAsia"/>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9C18A96" w14:textId="77777777" w:rsidR="00DC70BA" w:rsidRDefault="00DC70BA" w:rsidP="00DC70BA">
            <w:pPr>
              <w:pStyle w:val="TAC"/>
            </w:pPr>
            <w:r>
              <w:t xml:space="preserve">5, </w:t>
            </w:r>
            <w:r>
              <w:rPr>
                <w:rFonts w:hint="eastAsia"/>
              </w:rPr>
              <w:t>1</w:t>
            </w:r>
            <w:r>
              <w:t>0, 15, 20, 30, 35, 40, 45, 50</w:t>
            </w:r>
          </w:p>
        </w:tc>
        <w:tc>
          <w:tcPr>
            <w:tcW w:w="1360" w:type="dxa"/>
            <w:tcBorders>
              <w:left w:val="single" w:sz="4" w:space="0" w:color="auto"/>
              <w:bottom w:val="nil"/>
              <w:right w:val="single" w:sz="4" w:space="0" w:color="auto"/>
            </w:tcBorders>
            <w:shd w:val="clear" w:color="auto" w:fill="auto"/>
            <w:vAlign w:val="center"/>
          </w:tcPr>
          <w:p w14:paraId="20EE7057" w14:textId="77777777" w:rsidR="00DC70BA" w:rsidRDefault="00DC70BA" w:rsidP="00DC70BA">
            <w:pPr>
              <w:pStyle w:val="TAC"/>
              <w:overflowPunct w:val="0"/>
              <w:autoSpaceDE w:val="0"/>
              <w:autoSpaceDN w:val="0"/>
              <w:adjustRightInd w:val="0"/>
              <w:rPr>
                <w:lang w:eastAsia="zh-CN"/>
              </w:rPr>
            </w:pPr>
            <w:r>
              <w:rPr>
                <w:rFonts w:hint="eastAsia"/>
                <w:lang w:eastAsia="zh-CN"/>
              </w:rPr>
              <w:t>0</w:t>
            </w:r>
          </w:p>
        </w:tc>
      </w:tr>
      <w:tr w:rsidR="00DC70BA" w14:paraId="7D3EEAE5" w14:textId="77777777" w:rsidTr="00DC70BA">
        <w:trPr>
          <w:trHeight w:val="187"/>
        </w:trPr>
        <w:tc>
          <w:tcPr>
            <w:tcW w:w="1983" w:type="dxa"/>
            <w:tcBorders>
              <w:top w:val="nil"/>
              <w:left w:val="single" w:sz="4" w:space="0" w:color="auto"/>
              <w:bottom w:val="nil"/>
              <w:right w:val="single" w:sz="4" w:space="0" w:color="auto"/>
            </w:tcBorders>
            <w:shd w:val="clear" w:color="auto" w:fill="auto"/>
            <w:vAlign w:val="center"/>
          </w:tcPr>
          <w:p w14:paraId="3AD61F5C" w14:textId="77777777" w:rsidR="00DC70BA" w:rsidRDefault="00DC70BA" w:rsidP="00DC70BA">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37DE31D" w14:textId="77777777" w:rsidR="00DC70BA" w:rsidRDefault="00DC70BA" w:rsidP="00DC70BA">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4F7EAF71" w14:textId="77777777" w:rsidR="00DC70BA" w:rsidRDefault="00DC70BA" w:rsidP="00DC70BA">
            <w:pPr>
              <w:pStyle w:val="TAC"/>
              <w:overflowPunct w:val="0"/>
              <w:autoSpaceDE w:val="0"/>
              <w:autoSpaceDN w:val="0"/>
              <w:adjustRightInd w:val="0"/>
              <w:rPr>
                <w:lang w:eastAsia="zh-CN"/>
              </w:rPr>
            </w:pPr>
            <w:r>
              <w:rPr>
                <w:rFonts w:hint="eastAsia"/>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A1D6F12" w14:textId="77777777" w:rsidR="00DC70BA" w:rsidRDefault="00DC70BA" w:rsidP="00DC70BA">
            <w:pPr>
              <w:pStyle w:val="TAC"/>
            </w:pPr>
            <w:r w:rsidRPr="00FE1D75">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663AEA64" w14:textId="77777777" w:rsidR="00DC70BA" w:rsidRDefault="00DC70BA" w:rsidP="00DC70BA">
            <w:pPr>
              <w:pStyle w:val="TAC"/>
              <w:overflowPunct w:val="0"/>
              <w:autoSpaceDE w:val="0"/>
              <w:autoSpaceDN w:val="0"/>
              <w:adjustRightInd w:val="0"/>
              <w:rPr>
                <w:lang w:eastAsia="zh-CN"/>
              </w:rPr>
            </w:pPr>
          </w:p>
        </w:tc>
      </w:tr>
      <w:tr w:rsidR="00DC70BA" w14:paraId="3E800B43" w14:textId="77777777" w:rsidTr="00DC70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C65AF5" w14:textId="77777777" w:rsidR="00DC70BA" w:rsidRDefault="00DC70BA" w:rsidP="00DC70BA">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9C6E4D" w14:textId="77777777" w:rsidR="00DC70BA" w:rsidRDefault="00DC70BA" w:rsidP="00DC70BA">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49405F35" w14:textId="77777777" w:rsidR="00DC70BA" w:rsidRDefault="00DC70BA" w:rsidP="00DC70BA">
            <w:pPr>
              <w:pStyle w:val="TAC"/>
              <w:overflowPunct w:val="0"/>
              <w:autoSpaceDE w:val="0"/>
              <w:autoSpaceDN w:val="0"/>
              <w:adjustRightInd w:val="0"/>
              <w:rPr>
                <w:lang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59148EC" w14:textId="77777777" w:rsidR="00DC70BA" w:rsidRPr="00C85666" w:rsidRDefault="00DC70BA" w:rsidP="00DC70BA">
            <w:pPr>
              <w:pStyle w:val="TAC"/>
              <w:rPr>
                <w:rFonts w:eastAsia="宋体"/>
                <w:lang w:eastAsia="zh-CN" w:bidi="ar"/>
              </w:rPr>
            </w:pPr>
            <w:r w:rsidRPr="00C47350">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A76950" w14:textId="77777777" w:rsidR="00DC70BA" w:rsidRDefault="00DC70BA" w:rsidP="00DC70BA">
            <w:pPr>
              <w:pStyle w:val="TAC"/>
              <w:overflowPunct w:val="0"/>
              <w:autoSpaceDE w:val="0"/>
              <w:autoSpaceDN w:val="0"/>
              <w:adjustRightInd w:val="0"/>
              <w:rPr>
                <w:lang w:eastAsia="zh-CN"/>
              </w:rPr>
            </w:pPr>
          </w:p>
        </w:tc>
      </w:tr>
      <w:tr w:rsidR="00DC70BA" w14:paraId="47C61D42" w14:textId="77777777" w:rsidTr="00DC70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3CE414" w14:textId="77777777" w:rsidR="00DC70BA" w:rsidRDefault="00DC70BA" w:rsidP="00DC70BA">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n3</w:t>
            </w:r>
            <w:r>
              <w:rPr>
                <w:lang w:val="sv-SE"/>
              </w:rPr>
              <w:t>A-</w:t>
            </w:r>
            <w:r>
              <w:rPr>
                <w:rFonts w:eastAsia="宋体" w:hint="eastAsia"/>
                <w:lang w:eastAsia="zh-CN"/>
              </w:rPr>
              <w:t>n40A</w:t>
            </w:r>
            <w:r>
              <w:rPr>
                <w:rFonts w:eastAsia="宋体"/>
                <w:lang w:eastAsia="zh-CN"/>
              </w:rPr>
              <w:t>-n77(2A)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06ABD5" w14:textId="77777777" w:rsidR="00DC70BA" w:rsidRDefault="00DC70BA" w:rsidP="00DC70BA">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n3</w:t>
            </w:r>
            <w:r w:rsidRPr="00880764">
              <w:rPr>
                <w:lang w:val="en-US"/>
              </w:rPr>
              <w:t>A-</w:t>
            </w:r>
            <w:r>
              <w:rPr>
                <w:rFonts w:eastAsia="宋体" w:hint="eastAsia"/>
                <w:lang w:eastAsia="zh-CN"/>
              </w:rPr>
              <w:t>n40A</w:t>
            </w:r>
          </w:p>
          <w:p w14:paraId="22FAD8AE" w14:textId="77777777" w:rsidR="00DC70BA" w:rsidRDefault="00DC70BA" w:rsidP="00DC70BA">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n3</w:t>
            </w:r>
            <w:r w:rsidRPr="00BF1333">
              <w:rPr>
                <w:lang w:val="en-US"/>
              </w:rPr>
              <w:t>A-</w:t>
            </w:r>
            <w:r>
              <w:rPr>
                <w:rFonts w:eastAsia="宋体"/>
                <w:lang w:eastAsia="zh-CN"/>
              </w:rPr>
              <w:t>n77A</w:t>
            </w:r>
          </w:p>
          <w:p w14:paraId="0C575DEF" w14:textId="77777777" w:rsidR="00DC70BA" w:rsidRDefault="00DC70BA" w:rsidP="00DC70BA">
            <w:pPr>
              <w:pStyle w:val="TAC"/>
              <w:overflowPunct w:val="0"/>
              <w:autoSpaceDE w:val="0"/>
              <w:autoSpaceDN w:val="0"/>
              <w:adjustRightInd w:val="0"/>
              <w:rPr>
                <w:rFonts w:eastAsia="宋体"/>
                <w:lang w:eastAsia="zh-CN"/>
              </w:rPr>
            </w:pPr>
            <w:r>
              <w:rPr>
                <w:rFonts w:hint="eastAsia"/>
                <w:lang w:eastAsia="zh-CN"/>
              </w:rPr>
              <w:t>CA</w:t>
            </w:r>
            <w:r>
              <w:t>_</w:t>
            </w:r>
            <w:r>
              <w:rPr>
                <w:rFonts w:eastAsia="宋体" w:hint="eastAsia"/>
                <w:lang w:eastAsia="zh-CN"/>
              </w:rPr>
              <w:t>n40A</w:t>
            </w:r>
            <w:r>
              <w:rPr>
                <w:rFonts w:eastAsia="宋体"/>
                <w:lang w:eastAsia="zh-CN"/>
              </w:rPr>
              <w:t>-n77A</w:t>
            </w:r>
          </w:p>
        </w:tc>
        <w:tc>
          <w:tcPr>
            <w:tcW w:w="730" w:type="dxa"/>
            <w:tcBorders>
              <w:left w:val="single" w:sz="4" w:space="0" w:color="auto"/>
              <w:right w:val="single" w:sz="4" w:space="0" w:color="auto"/>
            </w:tcBorders>
            <w:vAlign w:val="center"/>
          </w:tcPr>
          <w:p w14:paraId="0EBB61AF" w14:textId="77777777" w:rsidR="00DC70BA" w:rsidRDefault="00DC70BA" w:rsidP="00DC70BA">
            <w:pPr>
              <w:pStyle w:val="TAC"/>
              <w:overflowPunct w:val="0"/>
              <w:autoSpaceDE w:val="0"/>
              <w:autoSpaceDN w:val="0"/>
              <w:adjustRightInd w:val="0"/>
              <w:rPr>
                <w:lang w:eastAsia="zh-CN"/>
              </w:rPr>
            </w:pPr>
            <w:r>
              <w:rPr>
                <w:rFonts w:hint="eastAsia"/>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59F3178" w14:textId="77777777" w:rsidR="00DC70BA" w:rsidRDefault="00DC70BA" w:rsidP="00DC70BA">
            <w:pPr>
              <w:pStyle w:val="TAC"/>
            </w:pPr>
            <w:r>
              <w:t xml:space="preserve">5, </w:t>
            </w:r>
            <w:r>
              <w:rPr>
                <w:rFonts w:hint="eastAsia"/>
              </w:rPr>
              <w:t>1</w:t>
            </w:r>
            <w:r>
              <w:t>0, 15, 20, 30, 35, 40, 45, 50</w:t>
            </w:r>
          </w:p>
        </w:tc>
        <w:tc>
          <w:tcPr>
            <w:tcW w:w="1360" w:type="dxa"/>
            <w:tcBorders>
              <w:left w:val="single" w:sz="4" w:space="0" w:color="auto"/>
              <w:bottom w:val="nil"/>
              <w:right w:val="single" w:sz="4" w:space="0" w:color="auto"/>
            </w:tcBorders>
            <w:shd w:val="clear" w:color="auto" w:fill="auto"/>
            <w:vAlign w:val="center"/>
          </w:tcPr>
          <w:p w14:paraId="07399998" w14:textId="77777777" w:rsidR="00DC70BA" w:rsidRDefault="00DC70BA" w:rsidP="00DC70BA">
            <w:pPr>
              <w:pStyle w:val="TAC"/>
              <w:overflowPunct w:val="0"/>
              <w:autoSpaceDE w:val="0"/>
              <w:autoSpaceDN w:val="0"/>
              <w:adjustRightInd w:val="0"/>
              <w:rPr>
                <w:lang w:eastAsia="zh-CN"/>
              </w:rPr>
            </w:pPr>
            <w:r>
              <w:rPr>
                <w:rFonts w:hint="eastAsia"/>
                <w:lang w:eastAsia="zh-CN"/>
              </w:rPr>
              <w:t>0</w:t>
            </w:r>
          </w:p>
        </w:tc>
      </w:tr>
      <w:tr w:rsidR="00DC70BA" w14:paraId="20110C96" w14:textId="77777777" w:rsidTr="00DC70BA">
        <w:trPr>
          <w:trHeight w:val="187"/>
        </w:trPr>
        <w:tc>
          <w:tcPr>
            <w:tcW w:w="1983" w:type="dxa"/>
            <w:tcBorders>
              <w:top w:val="nil"/>
              <w:left w:val="single" w:sz="4" w:space="0" w:color="auto"/>
              <w:bottom w:val="nil"/>
              <w:right w:val="single" w:sz="4" w:space="0" w:color="auto"/>
            </w:tcBorders>
            <w:shd w:val="clear" w:color="auto" w:fill="auto"/>
            <w:vAlign w:val="center"/>
          </w:tcPr>
          <w:p w14:paraId="165D39EE" w14:textId="77777777" w:rsidR="00DC70BA" w:rsidRDefault="00DC70BA" w:rsidP="00DC70BA">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18427D8" w14:textId="77777777" w:rsidR="00DC70BA" w:rsidRDefault="00DC70BA" w:rsidP="00DC70BA">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15F94EC8" w14:textId="77777777" w:rsidR="00DC70BA" w:rsidRDefault="00DC70BA" w:rsidP="00DC70BA">
            <w:pPr>
              <w:pStyle w:val="TAC"/>
              <w:overflowPunct w:val="0"/>
              <w:autoSpaceDE w:val="0"/>
              <w:autoSpaceDN w:val="0"/>
              <w:adjustRightInd w:val="0"/>
              <w:rPr>
                <w:lang w:eastAsia="zh-CN"/>
              </w:rPr>
            </w:pPr>
            <w:r>
              <w:rPr>
                <w:rFonts w:hint="eastAsia"/>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85002CF" w14:textId="77777777" w:rsidR="00DC70BA" w:rsidRDefault="00DC70BA" w:rsidP="00DC70BA">
            <w:pPr>
              <w:pStyle w:val="TAC"/>
            </w:pPr>
            <w:r w:rsidRPr="00FE1D75">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508882DC" w14:textId="77777777" w:rsidR="00DC70BA" w:rsidRDefault="00DC70BA" w:rsidP="00DC70BA">
            <w:pPr>
              <w:pStyle w:val="TAC"/>
              <w:overflowPunct w:val="0"/>
              <w:autoSpaceDE w:val="0"/>
              <w:autoSpaceDN w:val="0"/>
              <w:adjustRightInd w:val="0"/>
              <w:rPr>
                <w:lang w:eastAsia="zh-CN"/>
              </w:rPr>
            </w:pPr>
          </w:p>
        </w:tc>
      </w:tr>
      <w:tr w:rsidR="00DC70BA" w14:paraId="5F8549E0" w14:textId="77777777" w:rsidTr="00DC70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1CA817" w14:textId="77777777" w:rsidR="00DC70BA" w:rsidRDefault="00DC70BA" w:rsidP="00DC70BA">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694CC6" w14:textId="77777777" w:rsidR="00DC70BA" w:rsidRDefault="00DC70BA" w:rsidP="00DC70BA">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41B340A4" w14:textId="77777777" w:rsidR="00DC70BA" w:rsidRDefault="00DC70BA" w:rsidP="00DC70BA">
            <w:pPr>
              <w:pStyle w:val="TAC"/>
              <w:overflowPunct w:val="0"/>
              <w:autoSpaceDE w:val="0"/>
              <w:autoSpaceDN w:val="0"/>
              <w:adjustRightInd w:val="0"/>
              <w:rPr>
                <w:lang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4C39F09" w14:textId="77777777" w:rsidR="00DC70BA" w:rsidRPr="00C85666" w:rsidRDefault="00DC70BA" w:rsidP="00DC70BA">
            <w:pPr>
              <w:pStyle w:val="TAC"/>
              <w:rPr>
                <w:rFonts w:eastAsia="宋体"/>
                <w:lang w:eastAsia="zh-CN" w:bidi="ar"/>
              </w:rPr>
            </w:pPr>
            <w:r w:rsidRPr="00960808">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B8CC60" w14:textId="77777777" w:rsidR="00DC70BA" w:rsidRDefault="00DC70BA" w:rsidP="00DC70BA">
            <w:pPr>
              <w:pStyle w:val="TAC"/>
              <w:overflowPunct w:val="0"/>
              <w:autoSpaceDE w:val="0"/>
              <w:autoSpaceDN w:val="0"/>
              <w:adjustRightInd w:val="0"/>
              <w:rPr>
                <w:lang w:eastAsia="zh-CN"/>
              </w:rPr>
            </w:pPr>
          </w:p>
        </w:tc>
      </w:tr>
    </w:tbl>
    <w:p w14:paraId="17700FC3" w14:textId="77777777" w:rsidR="00DC70BA" w:rsidRDefault="00DC70BA" w:rsidP="00DC70BA">
      <w:pPr>
        <w:pStyle w:val="TH"/>
        <w:sectPr w:rsidR="00DC70BA">
          <w:pgSz w:w="11906" w:h="16838"/>
          <w:pgMar w:top="567" w:right="1134" w:bottom="709" w:left="1134" w:header="720" w:footer="720" w:gutter="0"/>
          <w:cols w:space="720"/>
          <w:docGrid w:linePitch="272"/>
        </w:sectPr>
      </w:pPr>
    </w:p>
    <w:p w14:paraId="41196935" w14:textId="5A3723D6" w:rsidR="00DC70BA" w:rsidRDefault="00DC70BA" w:rsidP="00DC70BA">
      <w:pPr>
        <w:pStyle w:val="41"/>
      </w:pPr>
      <w:bookmarkStart w:id="336" w:name="_Toc136288322"/>
      <w:r>
        <w:rPr>
          <w:rFonts w:hint="eastAsia"/>
        </w:rPr>
        <w:lastRenderedPageBreak/>
        <w:t>5.31.</w:t>
      </w:r>
      <w:r>
        <w:t>1</w:t>
      </w:r>
      <w:r>
        <w:rPr>
          <w:rFonts w:hint="eastAsia"/>
        </w:rPr>
        <w:t>.3</w:t>
      </w:r>
      <w:r>
        <w:tab/>
      </w:r>
      <w:r w:rsidRPr="000469EC">
        <w:t>∆T</w:t>
      </w:r>
      <w:r w:rsidRPr="000469EC">
        <w:rPr>
          <w:vertAlign w:val="subscript"/>
        </w:rPr>
        <w:t>IB</w:t>
      </w:r>
      <w:r w:rsidRPr="000469EC">
        <w:rPr>
          <w:rFonts w:hint="eastAsia"/>
          <w:vertAlign w:val="subscript"/>
        </w:rPr>
        <w:t>,c</w:t>
      </w:r>
      <w:r w:rsidRPr="000469EC">
        <w:t xml:space="preserve"> and ∆R</w:t>
      </w:r>
      <w:r w:rsidRPr="000469EC">
        <w:rPr>
          <w:vertAlign w:val="subscript"/>
        </w:rPr>
        <w:t>IB</w:t>
      </w:r>
      <w:r w:rsidRPr="000469EC">
        <w:rPr>
          <w:rFonts w:hint="eastAsia"/>
          <w:vertAlign w:val="subscript"/>
        </w:rPr>
        <w:t>,c</w:t>
      </w:r>
      <w:r w:rsidRPr="000469EC">
        <w:t xml:space="preserve"> values</w:t>
      </w:r>
      <w:bookmarkEnd w:id="336"/>
    </w:p>
    <w:p w14:paraId="06E5E708" w14:textId="77777777" w:rsidR="00DC70BA" w:rsidRDefault="00DC70BA" w:rsidP="00DC70BA">
      <w:r>
        <w:t xml:space="preserve">For </w:t>
      </w:r>
      <w:r>
        <w:rPr>
          <w:lang w:eastAsia="zh-CN"/>
        </w:rPr>
        <w:t>CA_n3</w:t>
      </w:r>
      <w:r>
        <w:t>-n40</w:t>
      </w:r>
      <w:r>
        <w:rPr>
          <w:lang w:eastAsia="zh-CN"/>
        </w:rPr>
        <w:t>-</w:t>
      </w:r>
      <w:r>
        <w:rPr>
          <w:rFonts w:hint="eastAsia"/>
          <w:lang w:eastAsia="zh-CN"/>
        </w:rPr>
        <w:t>n</w:t>
      </w:r>
      <w:r>
        <w:rPr>
          <w:lang w:eastAsia="zh-CN"/>
        </w:rPr>
        <w:t>77</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EF5447">
        <w:rPr>
          <w:rFonts w:cs="Arial"/>
        </w:rPr>
        <w:t>DC_</w:t>
      </w:r>
      <w:r w:rsidRPr="00EF5447">
        <w:rPr>
          <w:rFonts w:cs="Arial"/>
          <w:lang w:eastAsia="ja-JP"/>
        </w:rPr>
        <w:t>3</w:t>
      </w:r>
      <w:r w:rsidRPr="00EF5447">
        <w:rPr>
          <w:rFonts w:cs="Arial"/>
        </w:rPr>
        <w:t>_n</w:t>
      </w:r>
      <w:r w:rsidRPr="00EF5447">
        <w:rPr>
          <w:rFonts w:cs="Arial"/>
          <w:lang w:eastAsia="ja-JP"/>
        </w:rPr>
        <w:t>40-n7</w:t>
      </w:r>
      <w:r w:rsidRPr="00EF5447">
        <w:rPr>
          <w:rFonts w:cs="Arial"/>
          <w:lang w:eastAsia="zh-CN"/>
        </w:rPr>
        <w:t>8</w:t>
      </w:r>
      <w:r>
        <w:t xml:space="preserve"> and are given in the tables below.</w:t>
      </w:r>
    </w:p>
    <w:p w14:paraId="3CDCCA0A" w14:textId="0DF3CBAF" w:rsidR="00DC70BA" w:rsidRDefault="00DC70BA" w:rsidP="00DC70BA">
      <w:pPr>
        <w:pStyle w:val="TH"/>
        <w:rPr>
          <w:rFonts w:cs="Arial"/>
        </w:rPr>
      </w:pPr>
      <w:r>
        <w:rPr>
          <w:rFonts w:cs="Arial"/>
        </w:rPr>
        <w:t xml:space="preserve">Table </w:t>
      </w:r>
      <w:r>
        <w:rPr>
          <w:rFonts w:cs="Arial" w:hint="eastAsia"/>
        </w:rPr>
        <w:t>5.31</w:t>
      </w:r>
      <w:r>
        <w:rPr>
          <w:rFonts w:cs="Arial"/>
        </w:rPr>
        <w:t>.1.3-1: ΔT</w:t>
      </w:r>
      <w:r w:rsidRPr="000469EC">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DC70BA" w14:paraId="72A12EB7" w14:textId="77777777" w:rsidTr="00DC70BA">
        <w:trPr>
          <w:jc w:val="center"/>
        </w:trPr>
        <w:tc>
          <w:tcPr>
            <w:tcW w:w="2336" w:type="dxa"/>
            <w:vMerge w:val="restart"/>
            <w:tcBorders>
              <w:top w:val="single" w:sz="4" w:space="0" w:color="auto"/>
              <w:left w:val="single" w:sz="4" w:space="0" w:color="auto"/>
              <w:right w:val="single" w:sz="4" w:space="0" w:color="auto"/>
            </w:tcBorders>
          </w:tcPr>
          <w:p w14:paraId="7D3FBAF2" w14:textId="77777777" w:rsidR="00DC70BA" w:rsidRDefault="00DC70BA" w:rsidP="00DC70BA">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0F3C38A" w14:textId="77777777" w:rsidR="00DC70BA" w:rsidRDefault="00DC70BA" w:rsidP="00DC70BA">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DC70BA" w14:paraId="4CCD9B9F" w14:textId="77777777" w:rsidTr="00DC70BA">
        <w:trPr>
          <w:jc w:val="center"/>
        </w:trPr>
        <w:tc>
          <w:tcPr>
            <w:tcW w:w="2336" w:type="dxa"/>
            <w:vMerge/>
            <w:tcBorders>
              <w:left w:val="single" w:sz="4" w:space="0" w:color="auto"/>
              <w:bottom w:val="single" w:sz="4" w:space="0" w:color="auto"/>
              <w:right w:val="single" w:sz="4" w:space="0" w:color="auto"/>
            </w:tcBorders>
          </w:tcPr>
          <w:p w14:paraId="2C8A1B6B" w14:textId="77777777" w:rsidR="00DC70BA" w:rsidRDefault="00DC70BA" w:rsidP="00DC70BA">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94A91F1" w14:textId="77777777" w:rsidR="00DC70BA" w:rsidRDefault="00DC70BA" w:rsidP="00DC70BA">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DC70BA" w14:paraId="05B20188" w14:textId="77777777" w:rsidTr="00DC70B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6D81123" w14:textId="77777777" w:rsidR="00DC70BA" w:rsidRDefault="00DC70BA" w:rsidP="00DC70BA">
            <w:pPr>
              <w:keepNext/>
              <w:keepLines/>
              <w:spacing w:after="0"/>
              <w:jc w:val="center"/>
              <w:rPr>
                <w:rFonts w:ascii="Arial" w:eastAsia="宋体"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n3</w:t>
            </w:r>
            <w:r>
              <w:rPr>
                <w:rFonts w:ascii="Arial" w:eastAsia="等线" w:hAnsi="Arial"/>
                <w:sz w:val="18"/>
                <w:lang w:val="sv-SE" w:eastAsia="ja-JP"/>
              </w:rPr>
              <w:t>-</w:t>
            </w:r>
            <w:r>
              <w:rPr>
                <w:rFonts w:ascii="Arial" w:eastAsia="等线" w:hAnsi="Arial"/>
                <w:sz w:val="18"/>
                <w:lang w:val="en-US" w:eastAsia="zh-CN"/>
              </w:rPr>
              <w:t>n40</w:t>
            </w:r>
            <w:r>
              <w:rPr>
                <w:rFonts w:ascii="Arial" w:eastAsia="等线" w:hAnsi="Arial"/>
                <w:sz w:val="18"/>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2A160E2F" w14:textId="77777777" w:rsidR="00DC70BA" w:rsidRPr="00606BC3" w:rsidRDefault="00DC70BA" w:rsidP="00DC70BA">
            <w:pPr>
              <w:keepNext/>
              <w:keepLines/>
              <w:spacing w:after="0"/>
              <w:jc w:val="center"/>
              <w:rPr>
                <w:rFonts w:ascii="Arial" w:eastAsia="等线" w:hAnsi="Arial"/>
                <w:sz w:val="18"/>
                <w:lang w:val="en-US" w:eastAsia="zh-CN"/>
              </w:rPr>
            </w:pPr>
            <w:r w:rsidRPr="00606BC3">
              <w:rPr>
                <w:rFonts w:ascii="Arial" w:eastAsia="等线" w:hAnsi="Arial"/>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B2AE9D5" w14:textId="77777777" w:rsidR="00DC70BA" w:rsidRPr="00606BC3" w:rsidRDefault="00DC70BA" w:rsidP="00DC70BA">
            <w:pPr>
              <w:keepNext/>
              <w:keepLines/>
              <w:spacing w:after="0"/>
              <w:jc w:val="center"/>
              <w:rPr>
                <w:rFonts w:ascii="Arial" w:eastAsia="等线" w:hAnsi="Arial"/>
                <w:sz w:val="18"/>
                <w:lang w:val="en-US" w:eastAsia="zh-CN"/>
              </w:rPr>
            </w:pPr>
            <w:r w:rsidRPr="00606BC3">
              <w:rPr>
                <w:rFonts w:ascii="Arial" w:eastAsia="等线" w:hAnsi="Arial" w:hint="eastAsia"/>
                <w:sz w:val="18"/>
                <w:lang w:val="en-US" w:eastAsia="zh-CN"/>
              </w:rPr>
              <w:t>0</w:t>
            </w:r>
            <w:r w:rsidRPr="00606BC3">
              <w:rPr>
                <w:rFonts w:ascii="Arial" w:eastAsia="等线" w:hAnsi="Arial"/>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859522B" w14:textId="77777777" w:rsidR="00DC70BA" w:rsidRPr="00606BC3" w:rsidRDefault="00DC70BA" w:rsidP="00DC70BA">
            <w:pPr>
              <w:keepNext/>
              <w:keepLines/>
              <w:spacing w:after="0"/>
              <w:jc w:val="center"/>
              <w:rPr>
                <w:rFonts w:ascii="Arial" w:eastAsia="等线" w:hAnsi="Arial"/>
                <w:sz w:val="18"/>
                <w:lang w:val="en-US" w:eastAsia="zh-CN"/>
              </w:rPr>
            </w:pPr>
            <w:r w:rsidRPr="00606BC3">
              <w:rPr>
                <w:rFonts w:ascii="Arial" w:eastAsia="等线" w:hAnsi="Arial"/>
                <w:sz w:val="18"/>
                <w:lang w:val="en-US" w:eastAsia="zh-CN"/>
              </w:rPr>
              <w:t>0.8</w:t>
            </w:r>
          </w:p>
        </w:tc>
      </w:tr>
      <w:tr w:rsidR="00DC70BA" w14:paraId="5E6280F8" w14:textId="77777777" w:rsidTr="00DC70BA">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18F183F1" w14:textId="77777777" w:rsidR="00DC70BA" w:rsidRPr="00901DE9" w:rsidRDefault="00DC70BA" w:rsidP="00DC70BA">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045F7D9C" w14:textId="77777777" w:rsidR="00DC70BA" w:rsidRDefault="00DC70BA" w:rsidP="00DC70BA">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03FA85E3" w14:textId="77777777" w:rsidR="00DC70BA" w:rsidRDefault="00DC70BA" w:rsidP="00DC70BA">
      <w:pPr>
        <w:rPr>
          <w:lang w:eastAsia="ko-KR"/>
        </w:rPr>
      </w:pPr>
    </w:p>
    <w:p w14:paraId="3CEEF622" w14:textId="56D4A2BB" w:rsidR="00DC70BA" w:rsidRDefault="00DC70BA" w:rsidP="00DC70BA">
      <w:pPr>
        <w:pStyle w:val="TH"/>
      </w:pPr>
      <w:r>
        <w:rPr>
          <w:rFonts w:cs="Arial"/>
        </w:rPr>
        <w:t>Table 5.31.1.3-2: ΔR</w:t>
      </w:r>
      <w:r w:rsidRPr="000469EC">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DC70BA" w:rsidRPr="00F92868" w14:paraId="34A50D6A" w14:textId="77777777" w:rsidTr="00DC70BA">
        <w:trPr>
          <w:trHeight w:val="187"/>
          <w:jc w:val="center"/>
        </w:trPr>
        <w:tc>
          <w:tcPr>
            <w:tcW w:w="1594" w:type="dxa"/>
            <w:vMerge w:val="restart"/>
          </w:tcPr>
          <w:p w14:paraId="366557AF" w14:textId="77777777" w:rsidR="00DC70BA" w:rsidRPr="00F92868" w:rsidRDefault="00DC70BA" w:rsidP="00DC70BA">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68E1AC8A" w14:textId="77777777" w:rsidR="00DC70BA" w:rsidRPr="00F92868" w:rsidRDefault="00DC70BA" w:rsidP="00DC70BA">
            <w:pPr>
              <w:keepNext/>
              <w:keepLines/>
              <w:spacing w:after="0"/>
              <w:jc w:val="center"/>
              <w:rPr>
                <w:rFonts w:ascii="Arial" w:eastAsia="等线" w:hAnsi="Arial"/>
                <w:b/>
                <w:sz w:val="18"/>
              </w:rPr>
            </w:pPr>
            <w:r w:rsidRPr="00901DE9">
              <w:rPr>
                <w:rFonts w:ascii="Arial" w:eastAsia="等线" w:hAnsi="Arial"/>
                <w:b/>
                <w:sz w:val="18"/>
              </w:rPr>
              <w:t>ΔR</w:t>
            </w:r>
            <w:r w:rsidRPr="00901DE9">
              <w:rPr>
                <w:rFonts w:ascii="Arial" w:eastAsia="等线" w:hAnsi="Arial"/>
                <w:b/>
                <w:sz w:val="18"/>
                <w:vertAlign w:val="subscript"/>
              </w:rPr>
              <w:t>IB,c</w:t>
            </w:r>
            <w:r w:rsidRPr="00901DE9">
              <w:rPr>
                <w:rFonts w:ascii="Arial" w:eastAsia="等线" w:hAnsi="Arial"/>
                <w:b/>
                <w:sz w:val="18"/>
              </w:rPr>
              <w:t xml:space="preserve"> for NR bands (dB)</w:t>
            </w:r>
            <w:r w:rsidRPr="00901DE9">
              <w:rPr>
                <w:rFonts w:ascii="Arial" w:eastAsia="等线" w:hAnsi="Arial"/>
                <w:b/>
                <w:sz w:val="18"/>
                <w:vertAlign w:val="superscript"/>
              </w:rPr>
              <w:t>9</w:t>
            </w:r>
          </w:p>
        </w:tc>
      </w:tr>
      <w:tr w:rsidR="00DC70BA" w:rsidRPr="00F92868" w14:paraId="5A4B5103" w14:textId="77777777" w:rsidTr="00DC70BA">
        <w:trPr>
          <w:trHeight w:val="187"/>
          <w:jc w:val="center"/>
        </w:trPr>
        <w:tc>
          <w:tcPr>
            <w:tcW w:w="1594" w:type="dxa"/>
            <w:vMerge/>
            <w:tcBorders>
              <w:bottom w:val="single" w:sz="4" w:space="0" w:color="auto"/>
            </w:tcBorders>
          </w:tcPr>
          <w:p w14:paraId="3B0068D6" w14:textId="77777777" w:rsidR="00DC70BA" w:rsidRPr="00F92868" w:rsidRDefault="00DC70BA" w:rsidP="00DC70BA">
            <w:pPr>
              <w:keepNext/>
              <w:keepLines/>
              <w:spacing w:after="0"/>
              <w:jc w:val="center"/>
              <w:rPr>
                <w:rFonts w:ascii="Arial" w:eastAsia="等线" w:hAnsi="Arial"/>
                <w:b/>
                <w:sz w:val="18"/>
              </w:rPr>
            </w:pPr>
          </w:p>
        </w:tc>
        <w:tc>
          <w:tcPr>
            <w:tcW w:w="5845" w:type="dxa"/>
            <w:gridSpan w:val="3"/>
            <w:vAlign w:val="center"/>
          </w:tcPr>
          <w:p w14:paraId="19C29E9B" w14:textId="77777777" w:rsidR="00DC70BA" w:rsidRPr="00F92868" w:rsidRDefault="00DC70BA" w:rsidP="00DC70BA">
            <w:pPr>
              <w:keepNext/>
              <w:keepLines/>
              <w:spacing w:after="0"/>
              <w:jc w:val="center"/>
              <w:rPr>
                <w:rFonts w:ascii="Arial" w:eastAsia="等线" w:hAnsi="Arial"/>
                <w:b/>
                <w:sz w:val="18"/>
              </w:rPr>
            </w:pPr>
            <w:r w:rsidRPr="00901DE9">
              <w:rPr>
                <w:rFonts w:ascii="Arial" w:eastAsia="等线" w:hAnsi="Arial"/>
                <w:b/>
                <w:sz w:val="18"/>
              </w:rPr>
              <w:t>Component band in order of bands in configuration</w:t>
            </w:r>
            <w:r w:rsidRPr="00901DE9">
              <w:rPr>
                <w:rFonts w:ascii="Arial" w:eastAsia="等线" w:hAnsi="Arial"/>
                <w:b/>
                <w:sz w:val="18"/>
                <w:vertAlign w:val="superscript"/>
              </w:rPr>
              <w:t>10</w:t>
            </w:r>
          </w:p>
        </w:tc>
      </w:tr>
      <w:tr w:rsidR="00DC70BA" w:rsidRPr="00F92868" w14:paraId="4B7676B3" w14:textId="77777777" w:rsidTr="00DC70BA">
        <w:trPr>
          <w:trHeight w:val="187"/>
          <w:jc w:val="center"/>
        </w:trPr>
        <w:tc>
          <w:tcPr>
            <w:tcW w:w="1594" w:type="dxa"/>
            <w:shd w:val="clear" w:color="auto" w:fill="auto"/>
          </w:tcPr>
          <w:p w14:paraId="166FBC7B" w14:textId="77777777" w:rsidR="00DC70BA" w:rsidRPr="00F92868" w:rsidRDefault="00DC70BA" w:rsidP="00DC70BA">
            <w:pPr>
              <w:keepNext/>
              <w:keepLines/>
              <w:spacing w:after="0"/>
              <w:jc w:val="center"/>
              <w:rPr>
                <w:rFonts w:ascii="Arial" w:eastAsia="等线" w:hAnsi="Arial"/>
                <w:sz w:val="18"/>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n3</w:t>
            </w:r>
            <w:r>
              <w:rPr>
                <w:rFonts w:ascii="Arial" w:eastAsia="等线" w:hAnsi="Arial"/>
                <w:sz w:val="18"/>
                <w:lang w:val="sv-SE" w:eastAsia="ja-JP"/>
              </w:rPr>
              <w:t>-</w:t>
            </w:r>
            <w:r>
              <w:rPr>
                <w:rFonts w:ascii="Arial" w:eastAsia="等线" w:hAnsi="Arial"/>
                <w:sz w:val="18"/>
                <w:lang w:val="en-US" w:eastAsia="zh-CN"/>
              </w:rPr>
              <w:t>n40</w:t>
            </w:r>
            <w:r>
              <w:rPr>
                <w:rFonts w:ascii="Arial" w:eastAsia="等线" w:hAnsi="Arial"/>
                <w:sz w:val="18"/>
                <w:lang w:val="sv-SE" w:eastAsia="zh-CN"/>
              </w:rPr>
              <w:t>-n77</w:t>
            </w:r>
          </w:p>
        </w:tc>
        <w:tc>
          <w:tcPr>
            <w:tcW w:w="1948" w:type="dxa"/>
            <w:vAlign w:val="center"/>
          </w:tcPr>
          <w:p w14:paraId="579E6CBC" w14:textId="77777777" w:rsidR="00DC70BA" w:rsidRPr="00CB1BF9" w:rsidRDefault="00DC70BA" w:rsidP="00DC70BA">
            <w:pPr>
              <w:keepNext/>
              <w:keepLines/>
              <w:spacing w:after="0"/>
              <w:jc w:val="center"/>
              <w:rPr>
                <w:rFonts w:eastAsia="等线" w:cs="Arial"/>
                <w:szCs w:val="22"/>
                <w:lang w:val="en-US" w:eastAsia="zh-CN"/>
              </w:rPr>
            </w:pPr>
            <w:r w:rsidRPr="00CB1BF9">
              <w:rPr>
                <w:rFonts w:eastAsia="等线" w:cs="Arial"/>
                <w:szCs w:val="22"/>
                <w:lang w:val="en-US" w:eastAsia="zh-CN"/>
              </w:rPr>
              <w:t>-</w:t>
            </w:r>
          </w:p>
        </w:tc>
        <w:tc>
          <w:tcPr>
            <w:tcW w:w="1948" w:type="dxa"/>
            <w:vAlign w:val="center"/>
          </w:tcPr>
          <w:p w14:paraId="73BE4F05" w14:textId="77777777" w:rsidR="00DC70BA" w:rsidRPr="00CB1BF9" w:rsidRDefault="00DC70BA" w:rsidP="00DC70BA">
            <w:pPr>
              <w:keepNext/>
              <w:keepLines/>
              <w:spacing w:after="0"/>
              <w:jc w:val="center"/>
              <w:rPr>
                <w:rFonts w:eastAsia="等线" w:cs="Arial"/>
                <w:szCs w:val="22"/>
                <w:lang w:val="en-US" w:eastAsia="zh-CN"/>
              </w:rPr>
            </w:pPr>
            <w:r w:rsidRPr="00CB1BF9">
              <w:rPr>
                <w:rFonts w:eastAsia="等线" w:cs="Arial" w:hint="eastAsia"/>
                <w:szCs w:val="22"/>
                <w:lang w:val="en-US" w:eastAsia="zh-CN"/>
              </w:rPr>
              <w:t>-</w:t>
            </w:r>
          </w:p>
        </w:tc>
        <w:tc>
          <w:tcPr>
            <w:tcW w:w="1949" w:type="dxa"/>
            <w:vAlign w:val="center"/>
          </w:tcPr>
          <w:p w14:paraId="66EA7424" w14:textId="77777777" w:rsidR="00DC70BA" w:rsidRPr="00CB1BF9" w:rsidRDefault="00DC70BA" w:rsidP="00DC70BA">
            <w:pPr>
              <w:keepNext/>
              <w:keepLines/>
              <w:spacing w:after="0"/>
              <w:jc w:val="center"/>
              <w:rPr>
                <w:rFonts w:eastAsia="等线" w:cs="Arial"/>
                <w:szCs w:val="22"/>
                <w:lang w:val="en-US" w:eastAsia="zh-CN"/>
              </w:rPr>
            </w:pPr>
            <w:r w:rsidRPr="00CB1BF9">
              <w:rPr>
                <w:rFonts w:eastAsia="等线" w:cs="Arial" w:hint="eastAsia"/>
                <w:szCs w:val="22"/>
                <w:lang w:val="en-US" w:eastAsia="zh-CN"/>
              </w:rPr>
              <w:t>-</w:t>
            </w:r>
          </w:p>
        </w:tc>
      </w:tr>
      <w:tr w:rsidR="00DC70BA" w:rsidRPr="00F92868" w14:paraId="3F2877B8" w14:textId="77777777" w:rsidTr="00DC70BA">
        <w:trPr>
          <w:trHeight w:val="187"/>
          <w:jc w:val="center"/>
        </w:trPr>
        <w:tc>
          <w:tcPr>
            <w:tcW w:w="7439" w:type="dxa"/>
            <w:gridSpan w:val="4"/>
            <w:tcBorders>
              <w:bottom w:val="single" w:sz="4" w:space="0" w:color="auto"/>
            </w:tcBorders>
            <w:shd w:val="clear" w:color="auto" w:fill="auto"/>
          </w:tcPr>
          <w:p w14:paraId="1AB480E7" w14:textId="77777777" w:rsidR="00DC70BA" w:rsidRPr="00901DE9" w:rsidRDefault="00DC70BA" w:rsidP="00DC70BA">
            <w:pPr>
              <w:keepLines/>
              <w:spacing w:after="0"/>
              <w:ind w:left="870" w:hanging="870"/>
              <w:rPr>
                <w:rFonts w:eastAsia="等线" w:cs="Arial"/>
                <w:lang w:eastAsia="ja-JP"/>
              </w:rPr>
            </w:pPr>
            <w:r w:rsidRPr="00901DE9">
              <w:rPr>
                <w:rFonts w:ascii="Arial" w:eastAsia="等线" w:hAnsi="Arial" w:cs="Arial"/>
                <w:sz w:val="18"/>
                <w:lang w:eastAsia="ja-JP"/>
              </w:rPr>
              <w:t>NOTE 9:</w:t>
            </w:r>
            <w:r w:rsidRPr="00901DE9">
              <w:rPr>
                <w:rFonts w:ascii="Arial" w:eastAsia="等线" w:hAnsi="Arial" w:cs="Arial"/>
                <w:sz w:val="18"/>
                <w:lang w:eastAsia="ja-JP"/>
              </w:rPr>
              <w:tab/>
              <w:t xml:space="preserve"> “-” denotes ΔR</w:t>
            </w:r>
            <w:r w:rsidRPr="00901DE9">
              <w:rPr>
                <w:rFonts w:ascii="Arial" w:eastAsia="等线" w:hAnsi="Arial" w:cs="Arial"/>
                <w:sz w:val="18"/>
                <w:vertAlign w:val="subscript"/>
                <w:lang w:eastAsia="ja-JP"/>
              </w:rPr>
              <w:t>IB,c</w:t>
            </w:r>
            <w:r w:rsidRPr="00901DE9">
              <w:rPr>
                <w:rFonts w:ascii="Arial" w:eastAsia="等线" w:hAnsi="Arial" w:cs="Arial"/>
                <w:sz w:val="18"/>
                <w:lang w:eastAsia="ja-JP"/>
              </w:rPr>
              <w:t xml:space="preserve"> = 0.</w:t>
            </w:r>
          </w:p>
          <w:p w14:paraId="19C1E986" w14:textId="77777777" w:rsidR="00DC70BA" w:rsidRDefault="00DC70BA" w:rsidP="00DC70BA">
            <w:pPr>
              <w:keepLines/>
              <w:spacing w:after="0"/>
              <w:ind w:left="870" w:hanging="870"/>
              <w:rPr>
                <w:rFonts w:ascii="Arial" w:eastAsia="等线" w:hAnsi="Arial"/>
                <w:color w:val="000000"/>
                <w:sz w:val="18"/>
                <w:lang w:val="en-US" w:eastAsia="zh-CN"/>
              </w:rPr>
            </w:pPr>
            <w:r w:rsidRPr="00901DE9">
              <w:rPr>
                <w:rFonts w:ascii="Arial" w:eastAsia="等线" w:hAnsi="Arial" w:cs="Arial"/>
                <w:sz w:val="18"/>
                <w:lang w:eastAsia="ja-JP"/>
              </w:rPr>
              <w:t>NOTE 10:</w:t>
            </w:r>
            <w:r w:rsidRPr="00901DE9">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901DE9">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901DE9">
              <w:rPr>
                <w:rFonts w:ascii="Arial" w:eastAsia="等线" w:hAnsi="Arial" w:cs="Arial"/>
                <w:sz w:val="18"/>
                <w:lang w:eastAsia="ja-JP"/>
              </w:rPr>
              <w:t>.</w:t>
            </w:r>
          </w:p>
        </w:tc>
      </w:tr>
    </w:tbl>
    <w:p w14:paraId="0E85B6F9" w14:textId="77777777" w:rsidR="00DC70BA" w:rsidRDefault="00DC70BA" w:rsidP="00DC70BA"/>
    <w:p w14:paraId="3AC91BDD" w14:textId="2DEB7C3F" w:rsidR="00DC70BA" w:rsidRPr="00A20126" w:rsidRDefault="00DC70BA" w:rsidP="00DC70BA">
      <w:pPr>
        <w:pStyle w:val="31"/>
      </w:pPr>
      <w:bookmarkStart w:id="337" w:name="_Toc136288323"/>
      <w:r>
        <w:t>5.31.2</w:t>
      </w:r>
      <w:r>
        <w:tab/>
      </w:r>
      <w:r w:rsidRPr="00A20126">
        <w:t>Specific for 2 bands UL CA</w:t>
      </w:r>
      <w:bookmarkEnd w:id="337"/>
    </w:p>
    <w:p w14:paraId="503EC9F9" w14:textId="2BDC7ACD" w:rsidR="00DC70BA" w:rsidRPr="00A20126" w:rsidRDefault="00DC70BA" w:rsidP="00DC70BA">
      <w:pPr>
        <w:pStyle w:val="41"/>
      </w:pPr>
      <w:bookmarkStart w:id="338" w:name="_Toc136288324"/>
      <w:r>
        <w:rPr>
          <w:rFonts w:hint="eastAsia"/>
        </w:rPr>
        <w:t>5.31.2</w:t>
      </w:r>
      <w:r>
        <w:t>.1</w:t>
      </w:r>
      <w:r>
        <w:tab/>
      </w:r>
      <w:r>
        <w:rPr>
          <w:rFonts w:hint="eastAsia"/>
        </w:rPr>
        <w:t>UE co-existence studies</w:t>
      </w:r>
      <w:bookmarkEnd w:id="338"/>
    </w:p>
    <w:p w14:paraId="13D72363" w14:textId="77777777" w:rsidR="00DC70BA" w:rsidRDefault="00DC70BA" w:rsidP="00DC70BA">
      <w:pPr>
        <w:pStyle w:val="Guidance"/>
        <w:rPr>
          <w:rFonts w:eastAsia="宋体"/>
          <w:i w:val="0"/>
          <w:color w:val="auto"/>
          <w:szCs w:val="22"/>
          <w:lang w:val="en-US" w:eastAsia="zh-CN"/>
        </w:rPr>
      </w:pPr>
      <w:r>
        <w:rPr>
          <w:rFonts w:eastAsia="宋体"/>
          <w:i w:val="0"/>
          <w:color w:val="auto"/>
          <w:szCs w:val="22"/>
          <w:lang w:val="en-US" w:eastAsia="zh-CN"/>
        </w:rPr>
        <w:t>UL n3-n40 gives IMD2 and IMD5 into DL n77.</w:t>
      </w:r>
    </w:p>
    <w:p w14:paraId="3F753CD8" w14:textId="77777777" w:rsidR="00DC70BA" w:rsidRDefault="00DC70BA" w:rsidP="00DC70BA">
      <w:pPr>
        <w:pStyle w:val="Guidance"/>
        <w:rPr>
          <w:rFonts w:eastAsia="宋体"/>
          <w:i w:val="0"/>
          <w:color w:val="auto"/>
          <w:szCs w:val="22"/>
          <w:lang w:val="en-US" w:eastAsia="zh-CN"/>
        </w:rPr>
      </w:pPr>
      <w:r>
        <w:rPr>
          <w:rFonts w:eastAsia="宋体"/>
          <w:i w:val="0"/>
          <w:color w:val="auto"/>
          <w:szCs w:val="22"/>
          <w:lang w:val="en-US" w:eastAsia="zh-CN"/>
        </w:rPr>
        <w:t>UL n3-n77 gives IMD2 and IMD5 into DL n40.</w:t>
      </w:r>
    </w:p>
    <w:p w14:paraId="0FAC06EF" w14:textId="77777777" w:rsidR="00DC70BA" w:rsidRPr="0089391C" w:rsidRDefault="00DC70BA" w:rsidP="00DC70BA">
      <w:pPr>
        <w:pStyle w:val="Guidance"/>
        <w:rPr>
          <w:rFonts w:eastAsia="宋体"/>
          <w:i w:val="0"/>
          <w:color w:val="auto"/>
          <w:szCs w:val="22"/>
          <w:lang w:val="en-US" w:eastAsia="zh-CN"/>
        </w:rPr>
      </w:pPr>
      <w:r>
        <w:rPr>
          <w:rFonts w:eastAsia="宋体"/>
          <w:i w:val="0"/>
          <w:color w:val="auto"/>
          <w:szCs w:val="22"/>
          <w:lang w:val="en-US" w:eastAsia="zh-CN"/>
        </w:rPr>
        <w:t>UL n40-n77 gives IMD2 and IMD4 into DL n3.</w:t>
      </w:r>
    </w:p>
    <w:p w14:paraId="5592B7D8" w14:textId="43D09596" w:rsidR="00DC70BA" w:rsidRPr="00A20126" w:rsidRDefault="00DC70BA" w:rsidP="00DC70BA">
      <w:pPr>
        <w:pStyle w:val="41"/>
      </w:pPr>
      <w:bookmarkStart w:id="339" w:name="_Toc136288325"/>
      <w:r>
        <w:rPr>
          <w:rFonts w:hint="eastAsia"/>
        </w:rPr>
        <w:t>5.31.2</w:t>
      </w:r>
      <w:r w:rsidRPr="00A20126">
        <w:t>.2</w:t>
      </w:r>
      <w:r w:rsidRPr="00A20126">
        <w:tab/>
        <w:t>REFSENS requirements</w:t>
      </w:r>
      <w:bookmarkEnd w:id="339"/>
    </w:p>
    <w:p w14:paraId="78A3BC12" w14:textId="77777777" w:rsidR="00DC70BA" w:rsidRDefault="00DC70BA" w:rsidP="00DC70BA">
      <w:r>
        <w:t xml:space="preserve">Based on the co-existence studies there are a need to define MSD values. MSD values from </w:t>
      </w:r>
      <w:r>
        <w:rPr>
          <w:color w:val="000000"/>
          <w:lang w:eastAsia="zh-CN"/>
        </w:rPr>
        <w:t>CA_n1-n41-n79</w:t>
      </w:r>
      <w:r>
        <w:t xml:space="preserve"> are reused.</w:t>
      </w:r>
    </w:p>
    <w:p w14:paraId="3C73003E" w14:textId="24EEBA6E" w:rsidR="00DC70BA" w:rsidRDefault="00DC70BA" w:rsidP="00DC70BA">
      <w:pPr>
        <w:pStyle w:val="TH"/>
        <w:rPr>
          <w:rFonts w:cs="Arial"/>
        </w:rPr>
      </w:pPr>
      <w:r>
        <w:rPr>
          <w:rFonts w:cs="Arial"/>
        </w:rPr>
        <w:t>Table 5.31.2</w:t>
      </w:r>
      <w:r w:rsidRPr="00A20126">
        <w:rPr>
          <w:rFonts w:cs="Arial"/>
        </w:rPr>
        <w:t>.</w:t>
      </w:r>
      <w:r>
        <w:rPr>
          <w:rFonts w:cs="Arial"/>
        </w:rPr>
        <w:t xml:space="preserve">2-1: </w:t>
      </w:r>
      <w:r w:rsidRPr="00A20126">
        <w:rPr>
          <w:rFonts w:cs="Arial"/>
        </w:rPr>
        <w:t xml:space="preserve">3DL/2UL </w:t>
      </w:r>
      <w:r>
        <w:rPr>
          <w:rFonts w:cs="Arial"/>
        </w:rPr>
        <w:t>inter-band</w:t>
      </w:r>
      <w:r w:rsidRPr="00A20126">
        <w:rPr>
          <w:rFonts w:cs="Arial"/>
        </w:rPr>
        <w:t xml:space="preserve"> 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DC70BA" w14:paraId="6A475341" w14:textId="77777777" w:rsidTr="00DC70BA">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2DD0E30" w14:textId="77777777" w:rsidR="00DC70BA" w:rsidRDefault="00DC70BA" w:rsidP="00DC70BA">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575FBBE" w14:textId="77777777" w:rsidR="00DC70BA" w:rsidRDefault="00DC70BA" w:rsidP="00DC70BA">
            <w:pPr>
              <w:pStyle w:val="TAH"/>
            </w:pPr>
            <w:r>
              <w:t>Source of IMD</w:t>
            </w:r>
          </w:p>
        </w:tc>
      </w:tr>
      <w:tr w:rsidR="00DC70BA" w14:paraId="2BB213AA" w14:textId="77777777" w:rsidTr="00DC70BA">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4D51DD66" w14:textId="77777777" w:rsidR="00DC70BA" w:rsidRDefault="00DC70BA" w:rsidP="00DC70BA">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8A76466" w14:textId="77777777" w:rsidR="00DC70BA" w:rsidRDefault="00DC70BA" w:rsidP="00DC70BA">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28C38ECC" w14:textId="77777777" w:rsidR="00DC70BA" w:rsidRDefault="00DC70BA" w:rsidP="00DC70BA">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7149F79B" w14:textId="77777777" w:rsidR="00DC70BA" w:rsidRDefault="00DC70BA" w:rsidP="00DC70BA">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3DACEACC" w14:textId="77777777" w:rsidR="00DC70BA" w:rsidRDefault="00DC70BA" w:rsidP="00DC70BA">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2DB866C2" w14:textId="77777777" w:rsidR="00DC70BA" w:rsidRDefault="00DC70BA" w:rsidP="00DC70BA">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164AE15E" w14:textId="77777777" w:rsidR="00DC70BA" w:rsidRDefault="00DC70BA" w:rsidP="00DC70BA">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51B4922A" w14:textId="77777777" w:rsidR="00DC70BA" w:rsidRDefault="00DC70BA" w:rsidP="00DC70BA">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175825E2" w14:textId="77777777" w:rsidR="00DC70BA" w:rsidRDefault="00DC70BA" w:rsidP="00DC70BA">
            <w:pPr>
              <w:pStyle w:val="TAH"/>
            </w:pPr>
          </w:p>
        </w:tc>
      </w:tr>
      <w:tr w:rsidR="00DC70BA" w14:paraId="7EB41AF0" w14:textId="77777777" w:rsidTr="00DC70B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9A91BF3" w14:textId="77777777" w:rsidR="00DC70BA" w:rsidRDefault="00DC70BA" w:rsidP="00DC70BA">
            <w:pPr>
              <w:pStyle w:val="TAC"/>
              <w:rPr>
                <w:lang w:val="en-US" w:eastAsia="zh-CN"/>
              </w:rPr>
            </w:pPr>
            <w:r>
              <w:rPr>
                <w:rFonts w:hint="eastAsia"/>
                <w:lang w:val="en-US" w:eastAsia="zh-CN"/>
              </w:rPr>
              <w:t>CA_n3-n</w:t>
            </w:r>
            <w:r>
              <w:rPr>
                <w:lang w:val="en-US" w:eastAsia="zh-CN"/>
              </w:rPr>
              <w:t>40</w:t>
            </w:r>
            <w:r>
              <w:rPr>
                <w:rFonts w:hint="eastAsia"/>
                <w:lang w:val="en-US" w:eastAsia="zh-CN"/>
              </w:rPr>
              <w:t>-n</w:t>
            </w:r>
            <w:r>
              <w:rPr>
                <w:lang w:val="en-US" w:eastAsia="zh-CN"/>
              </w:rPr>
              <w:t>77</w:t>
            </w:r>
          </w:p>
        </w:tc>
        <w:tc>
          <w:tcPr>
            <w:tcW w:w="1146" w:type="dxa"/>
            <w:tcBorders>
              <w:top w:val="single" w:sz="4" w:space="0" w:color="auto"/>
              <w:left w:val="single" w:sz="4" w:space="0" w:color="auto"/>
              <w:right w:val="single" w:sz="4" w:space="0" w:color="auto"/>
            </w:tcBorders>
            <w:vAlign w:val="center"/>
          </w:tcPr>
          <w:p w14:paraId="17A22627" w14:textId="77777777" w:rsidR="00DC70BA" w:rsidRDefault="00DC70BA" w:rsidP="00DC70BA">
            <w:pPr>
              <w:pStyle w:val="TAC"/>
              <w:rPr>
                <w:lang w:val="en-US" w:eastAsia="ko-KR"/>
              </w:rPr>
            </w:pPr>
            <w:r>
              <w:rPr>
                <w:rFonts w:hint="eastAsia"/>
                <w:lang w:val="en-US" w:eastAsia="zh-CN"/>
              </w:rPr>
              <w:t>n3</w:t>
            </w:r>
          </w:p>
        </w:tc>
        <w:tc>
          <w:tcPr>
            <w:tcW w:w="960" w:type="dxa"/>
            <w:tcBorders>
              <w:top w:val="single" w:sz="4" w:space="0" w:color="auto"/>
              <w:left w:val="single" w:sz="4" w:space="0" w:color="auto"/>
              <w:right w:val="single" w:sz="4" w:space="0" w:color="auto"/>
            </w:tcBorders>
          </w:tcPr>
          <w:p w14:paraId="429E56B9" w14:textId="77777777" w:rsidR="00DC70BA" w:rsidRDefault="00DC70BA" w:rsidP="00DC70BA">
            <w:pPr>
              <w:pStyle w:val="TAC"/>
              <w:rPr>
                <w:lang w:val="en-US" w:eastAsia="ko-KR"/>
              </w:rPr>
            </w:pPr>
            <w:r>
              <w:rPr>
                <w:lang w:val="en-US" w:eastAsia="ko-KR"/>
              </w:rPr>
              <w:t>1730</w:t>
            </w:r>
          </w:p>
        </w:tc>
        <w:tc>
          <w:tcPr>
            <w:tcW w:w="964" w:type="dxa"/>
            <w:tcBorders>
              <w:top w:val="single" w:sz="4" w:space="0" w:color="auto"/>
              <w:left w:val="single" w:sz="4" w:space="0" w:color="auto"/>
              <w:right w:val="single" w:sz="4" w:space="0" w:color="auto"/>
            </w:tcBorders>
          </w:tcPr>
          <w:p w14:paraId="4F71C5A8" w14:textId="77777777" w:rsidR="00DC70BA" w:rsidRDefault="00DC70BA" w:rsidP="00DC70BA">
            <w:pPr>
              <w:pStyle w:val="TAC"/>
              <w:rPr>
                <w:lang w:val="en-US" w:eastAsia="ko-KR"/>
              </w:rPr>
            </w:pPr>
            <w:r>
              <w:t>5</w:t>
            </w:r>
          </w:p>
        </w:tc>
        <w:tc>
          <w:tcPr>
            <w:tcW w:w="960" w:type="dxa"/>
            <w:tcBorders>
              <w:top w:val="single" w:sz="4" w:space="0" w:color="auto"/>
              <w:left w:val="single" w:sz="4" w:space="0" w:color="auto"/>
              <w:right w:val="single" w:sz="4" w:space="0" w:color="auto"/>
            </w:tcBorders>
          </w:tcPr>
          <w:p w14:paraId="5AB89EB0" w14:textId="77777777" w:rsidR="00DC70BA" w:rsidRDefault="00DC70BA" w:rsidP="00DC70BA">
            <w:pPr>
              <w:pStyle w:val="TAC"/>
              <w:rPr>
                <w:lang w:val="en-US" w:eastAsia="ko-KR"/>
              </w:rPr>
            </w:pPr>
            <w:r>
              <w:t>25</w:t>
            </w:r>
          </w:p>
        </w:tc>
        <w:tc>
          <w:tcPr>
            <w:tcW w:w="960" w:type="dxa"/>
            <w:tcBorders>
              <w:top w:val="single" w:sz="4" w:space="0" w:color="auto"/>
              <w:left w:val="single" w:sz="4" w:space="0" w:color="auto"/>
              <w:right w:val="single" w:sz="4" w:space="0" w:color="auto"/>
            </w:tcBorders>
          </w:tcPr>
          <w:p w14:paraId="77ACABE9" w14:textId="77777777" w:rsidR="00DC70BA" w:rsidRDefault="00DC70BA" w:rsidP="00DC70BA">
            <w:pPr>
              <w:pStyle w:val="TAC"/>
              <w:rPr>
                <w:lang w:val="en-US" w:eastAsia="ko-KR"/>
              </w:rPr>
            </w:pPr>
            <w:r>
              <w:rPr>
                <w:lang w:val="en-US" w:eastAsia="ko-KR"/>
              </w:rPr>
              <w:t>1825</w:t>
            </w:r>
          </w:p>
        </w:tc>
        <w:tc>
          <w:tcPr>
            <w:tcW w:w="977" w:type="dxa"/>
            <w:tcBorders>
              <w:top w:val="single" w:sz="4" w:space="0" w:color="auto"/>
              <w:left w:val="single" w:sz="4" w:space="0" w:color="auto"/>
              <w:bottom w:val="single" w:sz="4" w:space="0" w:color="auto"/>
              <w:right w:val="single" w:sz="4" w:space="0" w:color="auto"/>
            </w:tcBorders>
          </w:tcPr>
          <w:p w14:paraId="364C1204" w14:textId="77777777" w:rsidR="00DC70BA" w:rsidRDefault="00DC70BA" w:rsidP="00DC70BA">
            <w:pPr>
              <w:pStyle w:val="TAC"/>
            </w:pPr>
            <w:r>
              <w:t>N/A</w:t>
            </w:r>
          </w:p>
        </w:tc>
        <w:tc>
          <w:tcPr>
            <w:tcW w:w="828" w:type="dxa"/>
            <w:tcBorders>
              <w:top w:val="single" w:sz="4" w:space="0" w:color="auto"/>
              <w:left w:val="single" w:sz="4" w:space="0" w:color="auto"/>
              <w:right w:val="single" w:sz="4" w:space="0" w:color="auto"/>
            </w:tcBorders>
            <w:vAlign w:val="center"/>
          </w:tcPr>
          <w:p w14:paraId="1F5BED69" w14:textId="77777777" w:rsidR="00DC70BA" w:rsidRDefault="00DC70BA" w:rsidP="00DC70BA">
            <w:pPr>
              <w:pStyle w:val="TAC"/>
              <w:rPr>
                <w:lang w:eastAsia="zh-CN"/>
              </w:rPr>
            </w:pPr>
            <w:r>
              <w:rPr>
                <w:rFonts w:cs="Arial"/>
                <w:lang w:val="en-US" w:eastAsia="zh-CN"/>
              </w:rPr>
              <w:t>FDD</w:t>
            </w:r>
          </w:p>
        </w:tc>
        <w:tc>
          <w:tcPr>
            <w:tcW w:w="1057" w:type="dxa"/>
            <w:tcBorders>
              <w:top w:val="single" w:sz="4" w:space="0" w:color="auto"/>
              <w:left w:val="single" w:sz="4" w:space="0" w:color="auto"/>
              <w:right w:val="single" w:sz="4" w:space="0" w:color="auto"/>
            </w:tcBorders>
          </w:tcPr>
          <w:p w14:paraId="24AF9356" w14:textId="77777777" w:rsidR="00DC70BA" w:rsidRDefault="00DC70BA" w:rsidP="00DC70BA">
            <w:pPr>
              <w:pStyle w:val="TAC"/>
            </w:pPr>
            <w:r>
              <w:t>N/A</w:t>
            </w:r>
          </w:p>
        </w:tc>
      </w:tr>
      <w:tr w:rsidR="00DC70BA" w14:paraId="13C87B93" w14:textId="77777777" w:rsidTr="00DC70B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E7A5B14" w14:textId="77777777" w:rsidR="00DC70BA" w:rsidRDefault="00DC70BA" w:rsidP="00DC70B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704EBB4" w14:textId="77777777" w:rsidR="00DC70BA" w:rsidRDefault="00DC70BA" w:rsidP="00DC70BA">
            <w:pPr>
              <w:pStyle w:val="TAC"/>
              <w:rPr>
                <w:lang w:val="en-US" w:eastAsia="ko-KR"/>
              </w:rPr>
            </w:pPr>
            <w:r>
              <w:rPr>
                <w:rFonts w:hint="eastAsia"/>
                <w:lang w:val="en-US" w:eastAsia="zh-CN"/>
              </w:rPr>
              <w:t>n</w:t>
            </w:r>
            <w:r>
              <w:rPr>
                <w:lang w:val="en-US" w:eastAsia="zh-CN"/>
              </w:rPr>
              <w:t>40</w:t>
            </w:r>
          </w:p>
        </w:tc>
        <w:tc>
          <w:tcPr>
            <w:tcW w:w="960" w:type="dxa"/>
            <w:tcBorders>
              <w:top w:val="single" w:sz="4" w:space="0" w:color="auto"/>
              <w:left w:val="single" w:sz="4" w:space="0" w:color="auto"/>
              <w:right w:val="single" w:sz="4" w:space="0" w:color="auto"/>
            </w:tcBorders>
          </w:tcPr>
          <w:p w14:paraId="32D31F46" w14:textId="77777777" w:rsidR="00DC70BA" w:rsidRDefault="00DC70BA" w:rsidP="00DC70BA">
            <w:pPr>
              <w:pStyle w:val="TAC"/>
              <w:rPr>
                <w:lang w:val="en-US" w:eastAsia="ko-KR"/>
              </w:rPr>
            </w:pPr>
            <w:r>
              <w:rPr>
                <w:lang w:val="en-US" w:eastAsia="ko-KR"/>
              </w:rPr>
              <w:t>2320</w:t>
            </w:r>
          </w:p>
        </w:tc>
        <w:tc>
          <w:tcPr>
            <w:tcW w:w="964" w:type="dxa"/>
            <w:tcBorders>
              <w:top w:val="single" w:sz="4" w:space="0" w:color="auto"/>
              <w:left w:val="single" w:sz="4" w:space="0" w:color="auto"/>
              <w:right w:val="single" w:sz="4" w:space="0" w:color="auto"/>
            </w:tcBorders>
          </w:tcPr>
          <w:p w14:paraId="686393D3" w14:textId="77777777" w:rsidR="00DC70BA" w:rsidRDefault="00DC70BA" w:rsidP="00DC70BA">
            <w:pPr>
              <w:pStyle w:val="TAC"/>
              <w:rPr>
                <w:lang w:val="en-US" w:eastAsia="ko-KR"/>
              </w:rPr>
            </w:pPr>
            <w:r>
              <w:t>5</w:t>
            </w:r>
          </w:p>
        </w:tc>
        <w:tc>
          <w:tcPr>
            <w:tcW w:w="960" w:type="dxa"/>
            <w:tcBorders>
              <w:top w:val="single" w:sz="4" w:space="0" w:color="auto"/>
              <w:left w:val="single" w:sz="4" w:space="0" w:color="auto"/>
              <w:right w:val="single" w:sz="4" w:space="0" w:color="auto"/>
            </w:tcBorders>
          </w:tcPr>
          <w:p w14:paraId="4F2AE5DC" w14:textId="77777777" w:rsidR="00DC70BA" w:rsidRDefault="00DC70BA" w:rsidP="00DC70BA">
            <w:pPr>
              <w:pStyle w:val="TAC"/>
              <w:rPr>
                <w:lang w:val="en-US" w:eastAsia="ko-KR"/>
              </w:rPr>
            </w:pPr>
            <w:r>
              <w:t>25</w:t>
            </w:r>
          </w:p>
        </w:tc>
        <w:tc>
          <w:tcPr>
            <w:tcW w:w="960" w:type="dxa"/>
            <w:tcBorders>
              <w:top w:val="single" w:sz="4" w:space="0" w:color="auto"/>
              <w:left w:val="single" w:sz="4" w:space="0" w:color="auto"/>
              <w:right w:val="single" w:sz="4" w:space="0" w:color="auto"/>
            </w:tcBorders>
          </w:tcPr>
          <w:p w14:paraId="3BC10B74" w14:textId="77777777" w:rsidR="00DC70BA" w:rsidRDefault="00DC70BA" w:rsidP="00DC70BA">
            <w:pPr>
              <w:pStyle w:val="TAC"/>
              <w:rPr>
                <w:lang w:val="en-US" w:eastAsia="ko-KR"/>
              </w:rPr>
            </w:pPr>
            <w:r>
              <w:rPr>
                <w:lang w:val="en-US" w:eastAsia="ko-KR"/>
              </w:rPr>
              <w:t>2320</w:t>
            </w:r>
          </w:p>
        </w:tc>
        <w:tc>
          <w:tcPr>
            <w:tcW w:w="977" w:type="dxa"/>
            <w:tcBorders>
              <w:top w:val="single" w:sz="4" w:space="0" w:color="auto"/>
              <w:left w:val="single" w:sz="4" w:space="0" w:color="auto"/>
              <w:bottom w:val="single" w:sz="4" w:space="0" w:color="auto"/>
              <w:right w:val="single" w:sz="4" w:space="0" w:color="auto"/>
            </w:tcBorders>
          </w:tcPr>
          <w:p w14:paraId="77E13582" w14:textId="77777777" w:rsidR="00DC70BA" w:rsidRDefault="00DC70BA" w:rsidP="00DC70BA">
            <w:pPr>
              <w:pStyle w:val="TAC"/>
            </w:pPr>
            <w:r>
              <w:t>N/A</w:t>
            </w:r>
          </w:p>
        </w:tc>
        <w:tc>
          <w:tcPr>
            <w:tcW w:w="828" w:type="dxa"/>
            <w:tcBorders>
              <w:top w:val="single" w:sz="4" w:space="0" w:color="auto"/>
              <w:left w:val="single" w:sz="4" w:space="0" w:color="auto"/>
              <w:right w:val="single" w:sz="4" w:space="0" w:color="auto"/>
            </w:tcBorders>
            <w:vAlign w:val="center"/>
          </w:tcPr>
          <w:p w14:paraId="15CEAA4D" w14:textId="77777777" w:rsidR="00DC70BA" w:rsidRDefault="00DC70BA" w:rsidP="00DC70BA">
            <w:pPr>
              <w:pStyle w:val="TAC"/>
              <w:rPr>
                <w:lang w:eastAsia="zh-CN"/>
              </w:rPr>
            </w:pPr>
            <w:r>
              <w:rPr>
                <w:rFonts w:cs="Arial"/>
                <w:lang w:val="en-US" w:eastAsia="zh-CN"/>
              </w:rPr>
              <w:t>TDD</w:t>
            </w:r>
          </w:p>
        </w:tc>
        <w:tc>
          <w:tcPr>
            <w:tcW w:w="1057" w:type="dxa"/>
            <w:tcBorders>
              <w:top w:val="single" w:sz="4" w:space="0" w:color="auto"/>
              <w:left w:val="single" w:sz="4" w:space="0" w:color="auto"/>
              <w:right w:val="single" w:sz="4" w:space="0" w:color="auto"/>
            </w:tcBorders>
          </w:tcPr>
          <w:p w14:paraId="3467F901" w14:textId="77777777" w:rsidR="00DC70BA" w:rsidRDefault="00DC70BA" w:rsidP="00DC70BA">
            <w:pPr>
              <w:pStyle w:val="TAC"/>
            </w:pPr>
            <w:r>
              <w:t>N/A</w:t>
            </w:r>
          </w:p>
        </w:tc>
      </w:tr>
      <w:tr w:rsidR="00DC70BA" w14:paraId="4B8349BF" w14:textId="77777777" w:rsidTr="00DC70B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397293" w14:textId="77777777" w:rsidR="00DC70BA" w:rsidRDefault="00DC70BA" w:rsidP="00DC70B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FED1F68" w14:textId="77777777" w:rsidR="00DC70BA" w:rsidRDefault="00DC70BA" w:rsidP="00DC70BA">
            <w:pPr>
              <w:pStyle w:val="TAC"/>
              <w:rPr>
                <w:lang w:val="en-US" w:eastAsia="ko-KR"/>
              </w:rPr>
            </w:pPr>
            <w:r>
              <w:rPr>
                <w:rFonts w:hint="eastAsia"/>
                <w:lang w:val="en-US" w:eastAsia="zh-CN"/>
              </w:rPr>
              <w:t>n</w:t>
            </w:r>
            <w:r>
              <w:rPr>
                <w:lang w:val="en-US" w:eastAsia="zh-CN"/>
              </w:rPr>
              <w:t>77</w:t>
            </w:r>
          </w:p>
        </w:tc>
        <w:tc>
          <w:tcPr>
            <w:tcW w:w="960" w:type="dxa"/>
            <w:tcBorders>
              <w:top w:val="single" w:sz="4" w:space="0" w:color="auto"/>
              <w:left w:val="single" w:sz="4" w:space="0" w:color="auto"/>
              <w:right w:val="single" w:sz="4" w:space="0" w:color="auto"/>
            </w:tcBorders>
          </w:tcPr>
          <w:p w14:paraId="76DAC6D9" w14:textId="77777777" w:rsidR="00DC70BA" w:rsidRDefault="00DC70BA" w:rsidP="00DC70BA">
            <w:pPr>
              <w:pStyle w:val="TAC"/>
              <w:rPr>
                <w:lang w:val="en-US" w:eastAsia="ko-KR"/>
              </w:rPr>
            </w:pPr>
            <w:r>
              <w:rPr>
                <w:lang w:val="en-US" w:eastAsia="ko-KR"/>
              </w:rPr>
              <w:t>4050</w:t>
            </w:r>
          </w:p>
        </w:tc>
        <w:tc>
          <w:tcPr>
            <w:tcW w:w="964" w:type="dxa"/>
            <w:tcBorders>
              <w:top w:val="single" w:sz="4" w:space="0" w:color="auto"/>
              <w:left w:val="single" w:sz="4" w:space="0" w:color="auto"/>
              <w:right w:val="single" w:sz="4" w:space="0" w:color="auto"/>
            </w:tcBorders>
          </w:tcPr>
          <w:p w14:paraId="420B6C97" w14:textId="77777777" w:rsidR="00DC70BA" w:rsidRDefault="00DC70BA" w:rsidP="00DC70BA">
            <w:pPr>
              <w:pStyle w:val="TAC"/>
              <w:rPr>
                <w:lang w:val="en-US" w:eastAsia="ko-KR"/>
              </w:rPr>
            </w:pPr>
            <w:r>
              <w:t>10</w:t>
            </w:r>
          </w:p>
        </w:tc>
        <w:tc>
          <w:tcPr>
            <w:tcW w:w="960" w:type="dxa"/>
            <w:tcBorders>
              <w:top w:val="single" w:sz="4" w:space="0" w:color="auto"/>
              <w:left w:val="single" w:sz="4" w:space="0" w:color="auto"/>
              <w:right w:val="single" w:sz="4" w:space="0" w:color="auto"/>
            </w:tcBorders>
          </w:tcPr>
          <w:p w14:paraId="4B51BD23" w14:textId="77777777" w:rsidR="00DC70BA" w:rsidRDefault="00DC70BA" w:rsidP="00DC70BA">
            <w:pPr>
              <w:pStyle w:val="TAC"/>
              <w:rPr>
                <w:lang w:val="en-US" w:eastAsia="ko-KR"/>
              </w:rPr>
            </w:pPr>
            <w:r>
              <w:t>50</w:t>
            </w:r>
          </w:p>
        </w:tc>
        <w:tc>
          <w:tcPr>
            <w:tcW w:w="960" w:type="dxa"/>
            <w:tcBorders>
              <w:top w:val="single" w:sz="4" w:space="0" w:color="auto"/>
              <w:left w:val="single" w:sz="4" w:space="0" w:color="auto"/>
              <w:right w:val="single" w:sz="4" w:space="0" w:color="auto"/>
            </w:tcBorders>
          </w:tcPr>
          <w:p w14:paraId="19D1D137" w14:textId="77777777" w:rsidR="00DC70BA" w:rsidRDefault="00DC70BA" w:rsidP="00DC70BA">
            <w:pPr>
              <w:pStyle w:val="TAC"/>
              <w:rPr>
                <w:lang w:val="en-US" w:eastAsia="ko-KR"/>
              </w:rPr>
            </w:pPr>
            <w:r>
              <w:rPr>
                <w:lang w:val="en-US" w:eastAsia="ko-KR"/>
              </w:rPr>
              <w:t>4050</w:t>
            </w:r>
          </w:p>
        </w:tc>
        <w:tc>
          <w:tcPr>
            <w:tcW w:w="977" w:type="dxa"/>
            <w:tcBorders>
              <w:top w:val="single" w:sz="4" w:space="0" w:color="auto"/>
              <w:left w:val="single" w:sz="4" w:space="0" w:color="auto"/>
              <w:bottom w:val="single" w:sz="4" w:space="0" w:color="auto"/>
              <w:right w:val="single" w:sz="4" w:space="0" w:color="auto"/>
            </w:tcBorders>
          </w:tcPr>
          <w:p w14:paraId="2153FB3B" w14:textId="77777777" w:rsidR="00DC70BA" w:rsidRDefault="00DC70BA" w:rsidP="00DC70BA">
            <w:pPr>
              <w:pStyle w:val="TAC"/>
            </w:pPr>
            <w:r>
              <w:rPr>
                <w:rFonts w:eastAsia="Malgun Gothic"/>
                <w:lang w:eastAsia="ko-KR"/>
              </w:rPr>
              <w:t>19.0</w:t>
            </w:r>
          </w:p>
        </w:tc>
        <w:tc>
          <w:tcPr>
            <w:tcW w:w="828" w:type="dxa"/>
            <w:tcBorders>
              <w:top w:val="single" w:sz="4" w:space="0" w:color="auto"/>
              <w:left w:val="single" w:sz="4" w:space="0" w:color="auto"/>
              <w:right w:val="single" w:sz="4" w:space="0" w:color="auto"/>
            </w:tcBorders>
            <w:vAlign w:val="center"/>
          </w:tcPr>
          <w:p w14:paraId="2DD9CE84" w14:textId="77777777" w:rsidR="00DC70BA" w:rsidRDefault="00DC70BA" w:rsidP="00DC70BA">
            <w:pPr>
              <w:pStyle w:val="TAC"/>
              <w:rPr>
                <w:lang w:eastAsia="zh-CN"/>
              </w:rPr>
            </w:pPr>
            <w:r>
              <w:t>TDD</w:t>
            </w:r>
          </w:p>
        </w:tc>
        <w:tc>
          <w:tcPr>
            <w:tcW w:w="1057" w:type="dxa"/>
            <w:tcBorders>
              <w:top w:val="single" w:sz="4" w:space="0" w:color="auto"/>
              <w:left w:val="single" w:sz="4" w:space="0" w:color="auto"/>
              <w:right w:val="single" w:sz="4" w:space="0" w:color="auto"/>
            </w:tcBorders>
          </w:tcPr>
          <w:p w14:paraId="17D46DC1" w14:textId="77777777" w:rsidR="00DC70BA" w:rsidRDefault="00DC70BA" w:rsidP="00DC70BA">
            <w:pPr>
              <w:pStyle w:val="TAC"/>
            </w:pPr>
            <w:r>
              <w:t>IMD2</w:t>
            </w:r>
            <w:r>
              <w:rPr>
                <w:vertAlign w:val="superscript"/>
              </w:rPr>
              <w:t>1</w:t>
            </w:r>
          </w:p>
        </w:tc>
      </w:tr>
      <w:tr w:rsidR="00DC70BA" w14:paraId="6E09DE11" w14:textId="77777777" w:rsidTr="00DC70B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B10CEA" w14:textId="77777777" w:rsidR="00DC70BA" w:rsidRDefault="00DC70BA" w:rsidP="00DC70B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1492F65" w14:textId="77777777" w:rsidR="00DC70BA" w:rsidRDefault="00DC70BA" w:rsidP="00DC70BA">
            <w:pPr>
              <w:pStyle w:val="TAC"/>
              <w:rPr>
                <w:lang w:val="en-US" w:eastAsia="ko-KR"/>
              </w:rPr>
            </w:pPr>
            <w:r>
              <w:rPr>
                <w:rFonts w:hint="eastAsia"/>
                <w:lang w:val="en-US" w:eastAsia="zh-CN"/>
              </w:rPr>
              <w:t>n3</w:t>
            </w:r>
          </w:p>
        </w:tc>
        <w:tc>
          <w:tcPr>
            <w:tcW w:w="960" w:type="dxa"/>
            <w:tcBorders>
              <w:top w:val="single" w:sz="4" w:space="0" w:color="auto"/>
              <w:left w:val="single" w:sz="4" w:space="0" w:color="auto"/>
              <w:right w:val="single" w:sz="4" w:space="0" w:color="auto"/>
            </w:tcBorders>
          </w:tcPr>
          <w:p w14:paraId="7FAC0CFB" w14:textId="77777777" w:rsidR="00DC70BA" w:rsidRDefault="00DC70BA" w:rsidP="00DC70BA">
            <w:pPr>
              <w:pStyle w:val="TAC"/>
              <w:rPr>
                <w:lang w:val="en-US" w:eastAsia="ko-KR"/>
              </w:rPr>
            </w:pPr>
            <w:r>
              <w:rPr>
                <w:lang w:val="en-US" w:eastAsia="ko-KR"/>
              </w:rPr>
              <w:t>1720</w:t>
            </w:r>
          </w:p>
        </w:tc>
        <w:tc>
          <w:tcPr>
            <w:tcW w:w="964" w:type="dxa"/>
            <w:tcBorders>
              <w:top w:val="single" w:sz="4" w:space="0" w:color="auto"/>
              <w:left w:val="single" w:sz="4" w:space="0" w:color="auto"/>
              <w:right w:val="single" w:sz="4" w:space="0" w:color="auto"/>
            </w:tcBorders>
          </w:tcPr>
          <w:p w14:paraId="067AEA7B" w14:textId="77777777" w:rsidR="00DC70BA" w:rsidRDefault="00DC70BA" w:rsidP="00DC70BA">
            <w:pPr>
              <w:pStyle w:val="TAC"/>
              <w:rPr>
                <w:lang w:val="en-US" w:eastAsia="ko-KR"/>
              </w:rPr>
            </w:pPr>
            <w:r>
              <w:t>5</w:t>
            </w:r>
          </w:p>
        </w:tc>
        <w:tc>
          <w:tcPr>
            <w:tcW w:w="960" w:type="dxa"/>
            <w:tcBorders>
              <w:top w:val="single" w:sz="4" w:space="0" w:color="auto"/>
              <w:left w:val="single" w:sz="4" w:space="0" w:color="auto"/>
              <w:right w:val="single" w:sz="4" w:space="0" w:color="auto"/>
            </w:tcBorders>
          </w:tcPr>
          <w:p w14:paraId="34821660" w14:textId="77777777" w:rsidR="00DC70BA" w:rsidRDefault="00DC70BA" w:rsidP="00DC70BA">
            <w:pPr>
              <w:pStyle w:val="TAC"/>
              <w:rPr>
                <w:lang w:val="en-US" w:eastAsia="ko-KR"/>
              </w:rPr>
            </w:pPr>
            <w:r>
              <w:t>25</w:t>
            </w:r>
          </w:p>
        </w:tc>
        <w:tc>
          <w:tcPr>
            <w:tcW w:w="960" w:type="dxa"/>
            <w:tcBorders>
              <w:top w:val="single" w:sz="4" w:space="0" w:color="auto"/>
              <w:left w:val="single" w:sz="4" w:space="0" w:color="auto"/>
              <w:right w:val="single" w:sz="4" w:space="0" w:color="auto"/>
            </w:tcBorders>
          </w:tcPr>
          <w:p w14:paraId="7DA1225C" w14:textId="77777777" w:rsidR="00DC70BA" w:rsidRDefault="00DC70BA" w:rsidP="00DC70BA">
            <w:pPr>
              <w:pStyle w:val="TAC"/>
              <w:rPr>
                <w:lang w:val="en-US" w:eastAsia="ko-KR"/>
              </w:rPr>
            </w:pPr>
            <w:r>
              <w:rPr>
                <w:lang w:val="en-US" w:eastAsia="ko-KR"/>
              </w:rPr>
              <w:t>1815</w:t>
            </w:r>
          </w:p>
        </w:tc>
        <w:tc>
          <w:tcPr>
            <w:tcW w:w="977" w:type="dxa"/>
            <w:tcBorders>
              <w:top w:val="single" w:sz="4" w:space="0" w:color="auto"/>
              <w:left w:val="single" w:sz="4" w:space="0" w:color="auto"/>
              <w:bottom w:val="single" w:sz="4" w:space="0" w:color="auto"/>
              <w:right w:val="single" w:sz="4" w:space="0" w:color="auto"/>
            </w:tcBorders>
          </w:tcPr>
          <w:p w14:paraId="29B01A2F" w14:textId="77777777" w:rsidR="00DC70BA" w:rsidRDefault="00DC70BA" w:rsidP="00DC70BA">
            <w:pPr>
              <w:pStyle w:val="TAC"/>
            </w:pPr>
            <w:r>
              <w:t>N/A</w:t>
            </w:r>
          </w:p>
        </w:tc>
        <w:tc>
          <w:tcPr>
            <w:tcW w:w="828" w:type="dxa"/>
            <w:tcBorders>
              <w:top w:val="single" w:sz="4" w:space="0" w:color="auto"/>
              <w:left w:val="single" w:sz="4" w:space="0" w:color="auto"/>
              <w:right w:val="single" w:sz="4" w:space="0" w:color="auto"/>
            </w:tcBorders>
            <w:vAlign w:val="center"/>
          </w:tcPr>
          <w:p w14:paraId="63E9532A" w14:textId="77777777" w:rsidR="00DC70BA" w:rsidRDefault="00DC70BA" w:rsidP="00DC70BA">
            <w:pPr>
              <w:pStyle w:val="TAC"/>
              <w:rPr>
                <w:lang w:eastAsia="zh-CN"/>
              </w:rPr>
            </w:pPr>
            <w:r>
              <w:t>FDD</w:t>
            </w:r>
          </w:p>
        </w:tc>
        <w:tc>
          <w:tcPr>
            <w:tcW w:w="1057" w:type="dxa"/>
            <w:tcBorders>
              <w:top w:val="single" w:sz="4" w:space="0" w:color="auto"/>
              <w:left w:val="single" w:sz="4" w:space="0" w:color="auto"/>
              <w:right w:val="single" w:sz="4" w:space="0" w:color="auto"/>
            </w:tcBorders>
          </w:tcPr>
          <w:p w14:paraId="09286726" w14:textId="77777777" w:rsidR="00DC70BA" w:rsidRDefault="00DC70BA" w:rsidP="00DC70BA">
            <w:pPr>
              <w:pStyle w:val="TAC"/>
            </w:pPr>
            <w:r>
              <w:t>N/A</w:t>
            </w:r>
          </w:p>
        </w:tc>
      </w:tr>
      <w:tr w:rsidR="00DC70BA" w14:paraId="2C4CA8E0" w14:textId="77777777" w:rsidTr="00DC70B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B991409" w14:textId="77777777" w:rsidR="00DC70BA" w:rsidRDefault="00DC70BA" w:rsidP="00DC70B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AA25971" w14:textId="77777777" w:rsidR="00DC70BA" w:rsidRDefault="00DC70BA" w:rsidP="00DC70BA">
            <w:pPr>
              <w:pStyle w:val="TAC"/>
              <w:rPr>
                <w:lang w:val="en-US" w:eastAsia="ko-KR"/>
              </w:rPr>
            </w:pPr>
            <w:r>
              <w:rPr>
                <w:rFonts w:hint="eastAsia"/>
                <w:lang w:val="en-US" w:eastAsia="zh-CN"/>
              </w:rPr>
              <w:t>n</w:t>
            </w:r>
            <w:r>
              <w:rPr>
                <w:lang w:val="en-US" w:eastAsia="zh-CN"/>
              </w:rPr>
              <w:t>40</w:t>
            </w:r>
          </w:p>
        </w:tc>
        <w:tc>
          <w:tcPr>
            <w:tcW w:w="960" w:type="dxa"/>
            <w:tcBorders>
              <w:top w:val="single" w:sz="4" w:space="0" w:color="auto"/>
              <w:left w:val="single" w:sz="4" w:space="0" w:color="auto"/>
              <w:right w:val="single" w:sz="4" w:space="0" w:color="auto"/>
            </w:tcBorders>
          </w:tcPr>
          <w:p w14:paraId="114DF20F" w14:textId="77777777" w:rsidR="00DC70BA" w:rsidRDefault="00DC70BA" w:rsidP="00DC70BA">
            <w:pPr>
              <w:pStyle w:val="TAC"/>
              <w:rPr>
                <w:lang w:val="en-US" w:eastAsia="ko-KR"/>
              </w:rPr>
            </w:pPr>
            <w:r>
              <w:rPr>
                <w:lang w:val="en-US" w:eastAsia="ko-KR"/>
              </w:rPr>
              <w:t>2310</w:t>
            </w:r>
          </w:p>
        </w:tc>
        <w:tc>
          <w:tcPr>
            <w:tcW w:w="964" w:type="dxa"/>
            <w:tcBorders>
              <w:top w:val="single" w:sz="4" w:space="0" w:color="auto"/>
              <w:left w:val="single" w:sz="4" w:space="0" w:color="auto"/>
              <w:right w:val="single" w:sz="4" w:space="0" w:color="auto"/>
            </w:tcBorders>
          </w:tcPr>
          <w:p w14:paraId="764BF127" w14:textId="77777777" w:rsidR="00DC70BA" w:rsidRDefault="00DC70BA" w:rsidP="00DC70BA">
            <w:pPr>
              <w:pStyle w:val="TAC"/>
              <w:rPr>
                <w:lang w:val="en-US" w:eastAsia="ko-KR"/>
              </w:rPr>
            </w:pPr>
            <w:r>
              <w:t>5</w:t>
            </w:r>
          </w:p>
        </w:tc>
        <w:tc>
          <w:tcPr>
            <w:tcW w:w="960" w:type="dxa"/>
            <w:tcBorders>
              <w:top w:val="single" w:sz="4" w:space="0" w:color="auto"/>
              <w:left w:val="single" w:sz="4" w:space="0" w:color="auto"/>
              <w:right w:val="single" w:sz="4" w:space="0" w:color="auto"/>
            </w:tcBorders>
          </w:tcPr>
          <w:p w14:paraId="5A6F5EDA" w14:textId="77777777" w:rsidR="00DC70BA" w:rsidRDefault="00DC70BA" w:rsidP="00DC70BA">
            <w:pPr>
              <w:pStyle w:val="TAC"/>
              <w:rPr>
                <w:lang w:val="en-US" w:eastAsia="ko-KR"/>
              </w:rPr>
            </w:pPr>
            <w:r>
              <w:t>25</w:t>
            </w:r>
          </w:p>
        </w:tc>
        <w:tc>
          <w:tcPr>
            <w:tcW w:w="960" w:type="dxa"/>
            <w:tcBorders>
              <w:top w:val="single" w:sz="4" w:space="0" w:color="auto"/>
              <w:left w:val="single" w:sz="4" w:space="0" w:color="auto"/>
              <w:right w:val="single" w:sz="4" w:space="0" w:color="auto"/>
            </w:tcBorders>
          </w:tcPr>
          <w:p w14:paraId="7D96AA6E" w14:textId="77777777" w:rsidR="00DC70BA" w:rsidRDefault="00DC70BA" w:rsidP="00DC70BA">
            <w:pPr>
              <w:pStyle w:val="TAC"/>
              <w:rPr>
                <w:lang w:val="en-US" w:eastAsia="ko-KR"/>
              </w:rPr>
            </w:pPr>
            <w:r>
              <w:rPr>
                <w:lang w:val="en-US" w:eastAsia="ko-KR"/>
              </w:rPr>
              <w:t>2310</w:t>
            </w:r>
          </w:p>
        </w:tc>
        <w:tc>
          <w:tcPr>
            <w:tcW w:w="977" w:type="dxa"/>
            <w:tcBorders>
              <w:top w:val="single" w:sz="4" w:space="0" w:color="auto"/>
              <w:left w:val="single" w:sz="4" w:space="0" w:color="auto"/>
              <w:bottom w:val="single" w:sz="4" w:space="0" w:color="auto"/>
              <w:right w:val="single" w:sz="4" w:space="0" w:color="auto"/>
            </w:tcBorders>
          </w:tcPr>
          <w:p w14:paraId="18154AFB" w14:textId="77777777" w:rsidR="00DC70BA" w:rsidRDefault="00DC70BA" w:rsidP="00DC70BA">
            <w:pPr>
              <w:pStyle w:val="TAC"/>
            </w:pPr>
            <w:r>
              <w:t>29.4</w:t>
            </w:r>
          </w:p>
        </w:tc>
        <w:tc>
          <w:tcPr>
            <w:tcW w:w="828" w:type="dxa"/>
            <w:tcBorders>
              <w:top w:val="single" w:sz="4" w:space="0" w:color="auto"/>
              <w:left w:val="single" w:sz="4" w:space="0" w:color="auto"/>
              <w:right w:val="single" w:sz="4" w:space="0" w:color="auto"/>
            </w:tcBorders>
            <w:vAlign w:val="center"/>
          </w:tcPr>
          <w:p w14:paraId="03EA2CF8" w14:textId="77777777" w:rsidR="00DC70BA" w:rsidRDefault="00DC70BA" w:rsidP="00DC70BA">
            <w:pPr>
              <w:pStyle w:val="TAC"/>
              <w:rPr>
                <w:lang w:eastAsia="zh-CN"/>
              </w:rPr>
            </w:pPr>
            <w:r>
              <w:t>TDD</w:t>
            </w:r>
          </w:p>
        </w:tc>
        <w:tc>
          <w:tcPr>
            <w:tcW w:w="1057" w:type="dxa"/>
            <w:tcBorders>
              <w:top w:val="single" w:sz="4" w:space="0" w:color="auto"/>
              <w:left w:val="single" w:sz="4" w:space="0" w:color="auto"/>
              <w:right w:val="single" w:sz="4" w:space="0" w:color="auto"/>
            </w:tcBorders>
          </w:tcPr>
          <w:p w14:paraId="49CBD8E5" w14:textId="77777777" w:rsidR="00DC70BA" w:rsidRDefault="00DC70BA" w:rsidP="00DC70BA">
            <w:pPr>
              <w:pStyle w:val="TAC"/>
            </w:pPr>
            <w:r>
              <w:t>IMD2</w:t>
            </w:r>
            <w:r>
              <w:rPr>
                <w:vertAlign w:val="superscript"/>
              </w:rPr>
              <w:t>1</w:t>
            </w:r>
          </w:p>
        </w:tc>
      </w:tr>
      <w:tr w:rsidR="00DC70BA" w14:paraId="3D37DF99" w14:textId="77777777" w:rsidTr="00DC70B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3F7717E" w14:textId="77777777" w:rsidR="00DC70BA" w:rsidRDefault="00DC70BA" w:rsidP="00DC70B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6C9B9A1" w14:textId="77777777" w:rsidR="00DC70BA" w:rsidRDefault="00DC70BA" w:rsidP="00DC70BA">
            <w:pPr>
              <w:pStyle w:val="TAC"/>
              <w:rPr>
                <w:lang w:val="en-US" w:eastAsia="ko-KR"/>
              </w:rPr>
            </w:pPr>
            <w:r>
              <w:rPr>
                <w:rFonts w:hint="eastAsia"/>
                <w:lang w:val="en-US" w:eastAsia="zh-CN"/>
              </w:rPr>
              <w:t>n</w:t>
            </w:r>
            <w:r>
              <w:rPr>
                <w:lang w:val="en-US" w:eastAsia="zh-CN"/>
              </w:rPr>
              <w:t>77</w:t>
            </w:r>
          </w:p>
        </w:tc>
        <w:tc>
          <w:tcPr>
            <w:tcW w:w="960" w:type="dxa"/>
            <w:tcBorders>
              <w:top w:val="single" w:sz="4" w:space="0" w:color="auto"/>
              <w:left w:val="single" w:sz="4" w:space="0" w:color="auto"/>
              <w:right w:val="single" w:sz="4" w:space="0" w:color="auto"/>
            </w:tcBorders>
          </w:tcPr>
          <w:p w14:paraId="53E31A92" w14:textId="77777777" w:rsidR="00DC70BA" w:rsidRDefault="00DC70BA" w:rsidP="00DC70BA">
            <w:pPr>
              <w:pStyle w:val="TAC"/>
              <w:rPr>
                <w:lang w:val="en-US" w:eastAsia="ko-KR"/>
              </w:rPr>
            </w:pPr>
            <w:r>
              <w:rPr>
                <w:lang w:val="en-US" w:eastAsia="ko-KR"/>
              </w:rPr>
              <w:t>4030</w:t>
            </w:r>
          </w:p>
        </w:tc>
        <w:tc>
          <w:tcPr>
            <w:tcW w:w="964" w:type="dxa"/>
            <w:tcBorders>
              <w:top w:val="single" w:sz="4" w:space="0" w:color="auto"/>
              <w:left w:val="single" w:sz="4" w:space="0" w:color="auto"/>
              <w:right w:val="single" w:sz="4" w:space="0" w:color="auto"/>
            </w:tcBorders>
          </w:tcPr>
          <w:p w14:paraId="4A7F3F03" w14:textId="77777777" w:rsidR="00DC70BA" w:rsidRDefault="00DC70BA" w:rsidP="00DC70BA">
            <w:pPr>
              <w:pStyle w:val="TAC"/>
              <w:rPr>
                <w:lang w:val="en-US" w:eastAsia="ko-KR"/>
              </w:rPr>
            </w:pPr>
            <w:r>
              <w:t>10</w:t>
            </w:r>
          </w:p>
        </w:tc>
        <w:tc>
          <w:tcPr>
            <w:tcW w:w="960" w:type="dxa"/>
            <w:tcBorders>
              <w:top w:val="single" w:sz="4" w:space="0" w:color="auto"/>
              <w:left w:val="single" w:sz="4" w:space="0" w:color="auto"/>
              <w:right w:val="single" w:sz="4" w:space="0" w:color="auto"/>
            </w:tcBorders>
          </w:tcPr>
          <w:p w14:paraId="0EA1261E" w14:textId="77777777" w:rsidR="00DC70BA" w:rsidRDefault="00DC70BA" w:rsidP="00DC70BA">
            <w:pPr>
              <w:pStyle w:val="TAC"/>
              <w:rPr>
                <w:lang w:val="en-US" w:eastAsia="ko-KR"/>
              </w:rPr>
            </w:pPr>
            <w:r>
              <w:t>50</w:t>
            </w:r>
          </w:p>
        </w:tc>
        <w:tc>
          <w:tcPr>
            <w:tcW w:w="960" w:type="dxa"/>
            <w:tcBorders>
              <w:top w:val="single" w:sz="4" w:space="0" w:color="auto"/>
              <w:left w:val="single" w:sz="4" w:space="0" w:color="auto"/>
              <w:right w:val="single" w:sz="4" w:space="0" w:color="auto"/>
            </w:tcBorders>
          </w:tcPr>
          <w:p w14:paraId="57400013" w14:textId="77777777" w:rsidR="00DC70BA" w:rsidRDefault="00DC70BA" w:rsidP="00DC70BA">
            <w:pPr>
              <w:pStyle w:val="TAC"/>
              <w:rPr>
                <w:lang w:val="en-US" w:eastAsia="ko-KR"/>
              </w:rPr>
            </w:pPr>
            <w:r>
              <w:rPr>
                <w:lang w:val="en-US" w:eastAsia="ko-KR"/>
              </w:rPr>
              <w:t>4030</w:t>
            </w:r>
          </w:p>
        </w:tc>
        <w:tc>
          <w:tcPr>
            <w:tcW w:w="977" w:type="dxa"/>
            <w:tcBorders>
              <w:top w:val="single" w:sz="4" w:space="0" w:color="auto"/>
              <w:left w:val="single" w:sz="4" w:space="0" w:color="auto"/>
              <w:bottom w:val="single" w:sz="4" w:space="0" w:color="auto"/>
              <w:right w:val="single" w:sz="4" w:space="0" w:color="auto"/>
            </w:tcBorders>
          </w:tcPr>
          <w:p w14:paraId="4D4FB510" w14:textId="77777777" w:rsidR="00DC70BA" w:rsidRDefault="00DC70BA" w:rsidP="00DC70BA">
            <w:pPr>
              <w:pStyle w:val="TAC"/>
            </w:pPr>
            <w:r>
              <w:t>N/A</w:t>
            </w:r>
          </w:p>
        </w:tc>
        <w:tc>
          <w:tcPr>
            <w:tcW w:w="828" w:type="dxa"/>
            <w:tcBorders>
              <w:top w:val="single" w:sz="4" w:space="0" w:color="auto"/>
              <w:left w:val="single" w:sz="4" w:space="0" w:color="auto"/>
              <w:right w:val="single" w:sz="4" w:space="0" w:color="auto"/>
            </w:tcBorders>
            <w:vAlign w:val="center"/>
          </w:tcPr>
          <w:p w14:paraId="05E210B1" w14:textId="77777777" w:rsidR="00DC70BA" w:rsidRDefault="00DC70BA" w:rsidP="00DC70BA">
            <w:pPr>
              <w:pStyle w:val="TAC"/>
              <w:rPr>
                <w:lang w:eastAsia="zh-CN"/>
              </w:rPr>
            </w:pPr>
            <w:r>
              <w:t>TDD</w:t>
            </w:r>
          </w:p>
        </w:tc>
        <w:tc>
          <w:tcPr>
            <w:tcW w:w="1057" w:type="dxa"/>
            <w:tcBorders>
              <w:top w:val="single" w:sz="4" w:space="0" w:color="auto"/>
              <w:left w:val="single" w:sz="4" w:space="0" w:color="auto"/>
              <w:right w:val="single" w:sz="4" w:space="0" w:color="auto"/>
            </w:tcBorders>
          </w:tcPr>
          <w:p w14:paraId="4CA6FCAA" w14:textId="77777777" w:rsidR="00DC70BA" w:rsidRDefault="00DC70BA" w:rsidP="00DC70BA">
            <w:pPr>
              <w:pStyle w:val="TAC"/>
            </w:pPr>
            <w:r>
              <w:t>N/A</w:t>
            </w:r>
          </w:p>
        </w:tc>
      </w:tr>
      <w:tr w:rsidR="00DC70BA" w14:paraId="23A71B77" w14:textId="77777777" w:rsidTr="00DC70B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89C242" w14:textId="77777777" w:rsidR="00DC70BA" w:rsidRDefault="00DC70BA" w:rsidP="00DC70B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6EE1100" w14:textId="77777777" w:rsidR="00DC70BA" w:rsidRDefault="00DC70BA" w:rsidP="00DC70BA">
            <w:pPr>
              <w:pStyle w:val="TAC"/>
              <w:rPr>
                <w:lang w:val="en-US" w:eastAsia="ko-KR"/>
              </w:rPr>
            </w:pPr>
            <w:r>
              <w:rPr>
                <w:rFonts w:hint="eastAsia"/>
                <w:lang w:val="en-US" w:eastAsia="zh-CN"/>
              </w:rPr>
              <w:t>n3</w:t>
            </w:r>
          </w:p>
        </w:tc>
        <w:tc>
          <w:tcPr>
            <w:tcW w:w="960" w:type="dxa"/>
            <w:tcBorders>
              <w:top w:val="single" w:sz="4" w:space="0" w:color="auto"/>
              <w:left w:val="single" w:sz="4" w:space="0" w:color="auto"/>
              <w:right w:val="single" w:sz="4" w:space="0" w:color="auto"/>
            </w:tcBorders>
          </w:tcPr>
          <w:p w14:paraId="260F2197" w14:textId="77777777" w:rsidR="00DC70BA" w:rsidRDefault="00DC70BA" w:rsidP="00DC70BA">
            <w:pPr>
              <w:pStyle w:val="TAC"/>
              <w:rPr>
                <w:lang w:val="en-US" w:eastAsia="ko-KR"/>
              </w:rPr>
            </w:pPr>
            <w:r>
              <w:rPr>
                <w:lang w:val="en-US" w:eastAsia="ko-KR"/>
              </w:rPr>
              <w:t>1725</w:t>
            </w:r>
          </w:p>
        </w:tc>
        <w:tc>
          <w:tcPr>
            <w:tcW w:w="964" w:type="dxa"/>
            <w:tcBorders>
              <w:top w:val="single" w:sz="4" w:space="0" w:color="auto"/>
              <w:left w:val="single" w:sz="4" w:space="0" w:color="auto"/>
              <w:right w:val="single" w:sz="4" w:space="0" w:color="auto"/>
            </w:tcBorders>
          </w:tcPr>
          <w:p w14:paraId="2D88699C" w14:textId="77777777" w:rsidR="00DC70BA" w:rsidRDefault="00DC70BA" w:rsidP="00DC70BA">
            <w:pPr>
              <w:pStyle w:val="TAC"/>
              <w:rPr>
                <w:lang w:val="en-US" w:eastAsia="ko-KR"/>
              </w:rPr>
            </w:pPr>
            <w:r>
              <w:t>5</w:t>
            </w:r>
          </w:p>
        </w:tc>
        <w:tc>
          <w:tcPr>
            <w:tcW w:w="960" w:type="dxa"/>
            <w:tcBorders>
              <w:top w:val="single" w:sz="4" w:space="0" w:color="auto"/>
              <w:left w:val="single" w:sz="4" w:space="0" w:color="auto"/>
              <w:right w:val="single" w:sz="4" w:space="0" w:color="auto"/>
            </w:tcBorders>
          </w:tcPr>
          <w:p w14:paraId="654851A6" w14:textId="77777777" w:rsidR="00DC70BA" w:rsidRDefault="00DC70BA" w:rsidP="00DC70BA">
            <w:pPr>
              <w:pStyle w:val="TAC"/>
              <w:rPr>
                <w:lang w:val="en-US" w:eastAsia="ko-KR"/>
              </w:rPr>
            </w:pPr>
            <w:r>
              <w:t>25</w:t>
            </w:r>
          </w:p>
        </w:tc>
        <w:tc>
          <w:tcPr>
            <w:tcW w:w="960" w:type="dxa"/>
            <w:tcBorders>
              <w:top w:val="single" w:sz="4" w:space="0" w:color="auto"/>
              <w:left w:val="single" w:sz="4" w:space="0" w:color="auto"/>
              <w:right w:val="single" w:sz="4" w:space="0" w:color="auto"/>
            </w:tcBorders>
          </w:tcPr>
          <w:p w14:paraId="22712E30" w14:textId="77777777" w:rsidR="00DC70BA" w:rsidRDefault="00DC70BA" w:rsidP="00DC70BA">
            <w:pPr>
              <w:pStyle w:val="TAC"/>
              <w:rPr>
                <w:lang w:val="en-US" w:eastAsia="ko-KR"/>
              </w:rPr>
            </w:pPr>
            <w:r>
              <w:rPr>
                <w:lang w:val="en-US" w:eastAsia="ko-KR"/>
              </w:rPr>
              <w:t>1820</w:t>
            </w:r>
          </w:p>
        </w:tc>
        <w:tc>
          <w:tcPr>
            <w:tcW w:w="977" w:type="dxa"/>
            <w:tcBorders>
              <w:top w:val="single" w:sz="4" w:space="0" w:color="auto"/>
              <w:left w:val="single" w:sz="4" w:space="0" w:color="auto"/>
              <w:bottom w:val="single" w:sz="4" w:space="0" w:color="auto"/>
              <w:right w:val="single" w:sz="4" w:space="0" w:color="auto"/>
            </w:tcBorders>
          </w:tcPr>
          <w:p w14:paraId="6B05BBF4" w14:textId="77777777" w:rsidR="00DC70BA" w:rsidRDefault="00DC70BA" w:rsidP="00DC70BA">
            <w:pPr>
              <w:pStyle w:val="TAC"/>
            </w:pPr>
            <w:r>
              <w:rPr>
                <w:rFonts w:eastAsia="Malgun Gothic"/>
                <w:lang w:eastAsia="ko-KR"/>
              </w:rPr>
              <w:t>29.9</w:t>
            </w:r>
          </w:p>
        </w:tc>
        <w:tc>
          <w:tcPr>
            <w:tcW w:w="828" w:type="dxa"/>
            <w:tcBorders>
              <w:top w:val="single" w:sz="4" w:space="0" w:color="auto"/>
              <w:left w:val="single" w:sz="4" w:space="0" w:color="auto"/>
              <w:right w:val="single" w:sz="4" w:space="0" w:color="auto"/>
            </w:tcBorders>
            <w:vAlign w:val="center"/>
          </w:tcPr>
          <w:p w14:paraId="56087BA5" w14:textId="77777777" w:rsidR="00DC70BA" w:rsidRDefault="00DC70BA" w:rsidP="00DC70BA">
            <w:pPr>
              <w:pStyle w:val="TAC"/>
              <w:rPr>
                <w:lang w:eastAsia="zh-CN"/>
              </w:rPr>
            </w:pPr>
            <w:r>
              <w:t>FDD</w:t>
            </w:r>
          </w:p>
        </w:tc>
        <w:tc>
          <w:tcPr>
            <w:tcW w:w="1057" w:type="dxa"/>
            <w:tcBorders>
              <w:top w:val="single" w:sz="4" w:space="0" w:color="auto"/>
              <w:left w:val="single" w:sz="4" w:space="0" w:color="auto"/>
              <w:right w:val="single" w:sz="4" w:space="0" w:color="auto"/>
            </w:tcBorders>
          </w:tcPr>
          <w:p w14:paraId="1E7C5A76" w14:textId="77777777" w:rsidR="00DC70BA" w:rsidRDefault="00DC70BA" w:rsidP="00DC70BA">
            <w:pPr>
              <w:pStyle w:val="TAC"/>
            </w:pPr>
            <w:r>
              <w:t>IMD2</w:t>
            </w:r>
            <w:r>
              <w:rPr>
                <w:vertAlign w:val="superscript"/>
              </w:rPr>
              <w:t>2</w:t>
            </w:r>
          </w:p>
        </w:tc>
      </w:tr>
      <w:tr w:rsidR="00DC70BA" w14:paraId="17DFD28B" w14:textId="77777777" w:rsidTr="00DC70B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CD5595A" w14:textId="77777777" w:rsidR="00DC70BA" w:rsidRDefault="00DC70BA" w:rsidP="00DC70B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FD1C994" w14:textId="77777777" w:rsidR="00DC70BA" w:rsidRDefault="00DC70BA" w:rsidP="00DC70BA">
            <w:pPr>
              <w:pStyle w:val="TAC"/>
              <w:rPr>
                <w:lang w:val="en-US" w:eastAsia="ko-KR"/>
              </w:rPr>
            </w:pPr>
            <w:r>
              <w:rPr>
                <w:rFonts w:hint="eastAsia"/>
                <w:lang w:val="en-US" w:eastAsia="zh-CN"/>
              </w:rPr>
              <w:t>n</w:t>
            </w:r>
            <w:r>
              <w:rPr>
                <w:lang w:val="en-US" w:eastAsia="zh-CN"/>
              </w:rPr>
              <w:t>40</w:t>
            </w:r>
          </w:p>
        </w:tc>
        <w:tc>
          <w:tcPr>
            <w:tcW w:w="960" w:type="dxa"/>
            <w:tcBorders>
              <w:top w:val="single" w:sz="4" w:space="0" w:color="auto"/>
              <w:left w:val="single" w:sz="4" w:space="0" w:color="auto"/>
              <w:right w:val="single" w:sz="4" w:space="0" w:color="auto"/>
            </w:tcBorders>
          </w:tcPr>
          <w:p w14:paraId="2E2F2495" w14:textId="77777777" w:rsidR="00DC70BA" w:rsidRDefault="00DC70BA" w:rsidP="00DC70BA">
            <w:pPr>
              <w:pStyle w:val="TAC"/>
              <w:rPr>
                <w:lang w:val="en-US" w:eastAsia="ko-KR"/>
              </w:rPr>
            </w:pPr>
            <w:r>
              <w:rPr>
                <w:lang w:val="en-US" w:eastAsia="ko-KR"/>
              </w:rPr>
              <w:t>2310</w:t>
            </w:r>
          </w:p>
        </w:tc>
        <w:tc>
          <w:tcPr>
            <w:tcW w:w="964" w:type="dxa"/>
            <w:tcBorders>
              <w:top w:val="single" w:sz="4" w:space="0" w:color="auto"/>
              <w:left w:val="single" w:sz="4" w:space="0" w:color="auto"/>
              <w:right w:val="single" w:sz="4" w:space="0" w:color="auto"/>
            </w:tcBorders>
          </w:tcPr>
          <w:p w14:paraId="619B3EAB" w14:textId="77777777" w:rsidR="00DC70BA" w:rsidRDefault="00DC70BA" w:rsidP="00DC70BA">
            <w:pPr>
              <w:pStyle w:val="TAC"/>
              <w:rPr>
                <w:lang w:val="en-US" w:eastAsia="ko-KR"/>
              </w:rPr>
            </w:pPr>
            <w:r>
              <w:t>5</w:t>
            </w:r>
          </w:p>
        </w:tc>
        <w:tc>
          <w:tcPr>
            <w:tcW w:w="960" w:type="dxa"/>
            <w:tcBorders>
              <w:top w:val="single" w:sz="4" w:space="0" w:color="auto"/>
              <w:left w:val="single" w:sz="4" w:space="0" w:color="auto"/>
              <w:right w:val="single" w:sz="4" w:space="0" w:color="auto"/>
            </w:tcBorders>
          </w:tcPr>
          <w:p w14:paraId="1BC01E75" w14:textId="77777777" w:rsidR="00DC70BA" w:rsidRDefault="00DC70BA" w:rsidP="00DC70BA">
            <w:pPr>
              <w:pStyle w:val="TAC"/>
              <w:rPr>
                <w:lang w:val="en-US" w:eastAsia="ko-KR"/>
              </w:rPr>
            </w:pPr>
            <w:r>
              <w:t>25</w:t>
            </w:r>
          </w:p>
        </w:tc>
        <w:tc>
          <w:tcPr>
            <w:tcW w:w="960" w:type="dxa"/>
            <w:tcBorders>
              <w:top w:val="single" w:sz="4" w:space="0" w:color="auto"/>
              <w:left w:val="single" w:sz="4" w:space="0" w:color="auto"/>
              <w:right w:val="single" w:sz="4" w:space="0" w:color="auto"/>
            </w:tcBorders>
          </w:tcPr>
          <w:p w14:paraId="345D3D68" w14:textId="77777777" w:rsidR="00DC70BA" w:rsidRDefault="00DC70BA" w:rsidP="00DC70BA">
            <w:pPr>
              <w:pStyle w:val="TAC"/>
              <w:rPr>
                <w:lang w:val="en-US" w:eastAsia="ko-KR"/>
              </w:rPr>
            </w:pPr>
            <w:r>
              <w:rPr>
                <w:lang w:val="en-US" w:eastAsia="ko-KR"/>
              </w:rPr>
              <w:t>2310</w:t>
            </w:r>
          </w:p>
        </w:tc>
        <w:tc>
          <w:tcPr>
            <w:tcW w:w="977" w:type="dxa"/>
            <w:tcBorders>
              <w:top w:val="single" w:sz="4" w:space="0" w:color="auto"/>
              <w:left w:val="single" w:sz="4" w:space="0" w:color="auto"/>
              <w:bottom w:val="single" w:sz="4" w:space="0" w:color="auto"/>
              <w:right w:val="single" w:sz="4" w:space="0" w:color="auto"/>
            </w:tcBorders>
          </w:tcPr>
          <w:p w14:paraId="78097C85" w14:textId="77777777" w:rsidR="00DC70BA" w:rsidRDefault="00DC70BA" w:rsidP="00DC70BA">
            <w:pPr>
              <w:pStyle w:val="TAC"/>
            </w:pPr>
            <w:r>
              <w:t>N/A</w:t>
            </w:r>
          </w:p>
        </w:tc>
        <w:tc>
          <w:tcPr>
            <w:tcW w:w="828" w:type="dxa"/>
            <w:tcBorders>
              <w:top w:val="single" w:sz="4" w:space="0" w:color="auto"/>
              <w:left w:val="single" w:sz="4" w:space="0" w:color="auto"/>
              <w:right w:val="single" w:sz="4" w:space="0" w:color="auto"/>
            </w:tcBorders>
            <w:vAlign w:val="center"/>
          </w:tcPr>
          <w:p w14:paraId="1EFAEDEF" w14:textId="77777777" w:rsidR="00DC70BA" w:rsidRDefault="00DC70BA" w:rsidP="00DC70BA">
            <w:pPr>
              <w:pStyle w:val="TAC"/>
              <w:rPr>
                <w:lang w:eastAsia="zh-CN"/>
              </w:rPr>
            </w:pPr>
            <w:r>
              <w:t>TDD</w:t>
            </w:r>
          </w:p>
        </w:tc>
        <w:tc>
          <w:tcPr>
            <w:tcW w:w="1057" w:type="dxa"/>
            <w:tcBorders>
              <w:top w:val="single" w:sz="4" w:space="0" w:color="auto"/>
              <w:left w:val="single" w:sz="4" w:space="0" w:color="auto"/>
              <w:right w:val="single" w:sz="4" w:space="0" w:color="auto"/>
            </w:tcBorders>
          </w:tcPr>
          <w:p w14:paraId="1B86A7CB" w14:textId="77777777" w:rsidR="00DC70BA" w:rsidRDefault="00DC70BA" w:rsidP="00DC70BA">
            <w:pPr>
              <w:pStyle w:val="TAC"/>
            </w:pPr>
            <w:r>
              <w:t>N/A</w:t>
            </w:r>
          </w:p>
        </w:tc>
      </w:tr>
      <w:tr w:rsidR="00DC70BA" w14:paraId="0D3B0528" w14:textId="77777777" w:rsidTr="00DC70B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09CD007" w14:textId="77777777" w:rsidR="00DC70BA" w:rsidRDefault="00DC70BA" w:rsidP="00DC70B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AE5527E" w14:textId="77777777" w:rsidR="00DC70BA" w:rsidRDefault="00DC70BA" w:rsidP="00DC70BA">
            <w:pPr>
              <w:pStyle w:val="TAC"/>
              <w:rPr>
                <w:lang w:val="en-US" w:eastAsia="ko-KR"/>
              </w:rPr>
            </w:pPr>
            <w:r>
              <w:rPr>
                <w:rFonts w:hint="eastAsia"/>
                <w:lang w:val="en-US" w:eastAsia="zh-CN"/>
              </w:rPr>
              <w:t>n</w:t>
            </w:r>
            <w:r>
              <w:rPr>
                <w:lang w:val="en-US" w:eastAsia="zh-CN"/>
              </w:rPr>
              <w:t>77</w:t>
            </w:r>
          </w:p>
        </w:tc>
        <w:tc>
          <w:tcPr>
            <w:tcW w:w="960" w:type="dxa"/>
            <w:tcBorders>
              <w:top w:val="single" w:sz="4" w:space="0" w:color="auto"/>
              <w:left w:val="single" w:sz="4" w:space="0" w:color="auto"/>
              <w:right w:val="single" w:sz="4" w:space="0" w:color="auto"/>
            </w:tcBorders>
          </w:tcPr>
          <w:p w14:paraId="6A9A7D38" w14:textId="77777777" w:rsidR="00DC70BA" w:rsidRDefault="00DC70BA" w:rsidP="00DC70BA">
            <w:pPr>
              <w:pStyle w:val="TAC"/>
              <w:rPr>
                <w:lang w:val="en-US" w:eastAsia="ko-KR"/>
              </w:rPr>
            </w:pPr>
            <w:r>
              <w:rPr>
                <w:lang w:val="en-US" w:eastAsia="ko-KR"/>
              </w:rPr>
              <w:t>4130</w:t>
            </w:r>
          </w:p>
        </w:tc>
        <w:tc>
          <w:tcPr>
            <w:tcW w:w="964" w:type="dxa"/>
            <w:tcBorders>
              <w:top w:val="single" w:sz="4" w:space="0" w:color="auto"/>
              <w:left w:val="single" w:sz="4" w:space="0" w:color="auto"/>
              <w:right w:val="single" w:sz="4" w:space="0" w:color="auto"/>
            </w:tcBorders>
          </w:tcPr>
          <w:p w14:paraId="43C2C3B1" w14:textId="77777777" w:rsidR="00DC70BA" w:rsidRDefault="00DC70BA" w:rsidP="00DC70BA">
            <w:pPr>
              <w:pStyle w:val="TAC"/>
              <w:rPr>
                <w:lang w:val="en-US" w:eastAsia="ko-KR"/>
              </w:rPr>
            </w:pPr>
            <w:r>
              <w:t>10</w:t>
            </w:r>
          </w:p>
        </w:tc>
        <w:tc>
          <w:tcPr>
            <w:tcW w:w="960" w:type="dxa"/>
            <w:tcBorders>
              <w:top w:val="single" w:sz="4" w:space="0" w:color="auto"/>
              <w:left w:val="single" w:sz="4" w:space="0" w:color="auto"/>
              <w:right w:val="single" w:sz="4" w:space="0" w:color="auto"/>
            </w:tcBorders>
          </w:tcPr>
          <w:p w14:paraId="21DA4681" w14:textId="77777777" w:rsidR="00DC70BA" w:rsidRDefault="00DC70BA" w:rsidP="00DC70BA">
            <w:pPr>
              <w:pStyle w:val="TAC"/>
              <w:rPr>
                <w:lang w:val="en-US" w:eastAsia="ko-KR"/>
              </w:rPr>
            </w:pPr>
            <w:r>
              <w:t>50</w:t>
            </w:r>
          </w:p>
        </w:tc>
        <w:tc>
          <w:tcPr>
            <w:tcW w:w="960" w:type="dxa"/>
            <w:tcBorders>
              <w:top w:val="single" w:sz="4" w:space="0" w:color="auto"/>
              <w:left w:val="single" w:sz="4" w:space="0" w:color="auto"/>
              <w:right w:val="single" w:sz="4" w:space="0" w:color="auto"/>
            </w:tcBorders>
          </w:tcPr>
          <w:p w14:paraId="4DCF773D" w14:textId="77777777" w:rsidR="00DC70BA" w:rsidRDefault="00DC70BA" w:rsidP="00DC70BA">
            <w:pPr>
              <w:pStyle w:val="TAC"/>
              <w:rPr>
                <w:lang w:val="en-US" w:eastAsia="ko-KR"/>
              </w:rPr>
            </w:pPr>
            <w:r>
              <w:rPr>
                <w:lang w:val="en-US" w:eastAsia="ko-KR"/>
              </w:rPr>
              <w:t>4130</w:t>
            </w:r>
          </w:p>
        </w:tc>
        <w:tc>
          <w:tcPr>
            <w:tcW w:w="977" w:type="dxa"/>
            <w:tcBorders>
              <w:top w:val="single" w:sz="4" w:space="0" w:color="auto"/>
              <w:left w:val="single" w:sz="4" w:space="0" w:color="auto"/>
              <w:bottom w:val="single" w:sz="4" w:space="0" w:color="auto"/>
              <w:right w:val="single" w:sz="4" w:space="0" w:color="auto"/>
            </w:tcBorders>
          </w:tcPr>
          <w:p w14:paraId="2B1E37BA" w14:textId="77777777" w:rsidR="00DC70BA" w:rsidRDefault="00DC70BA" w:rsidP="00DC70BA">
            <w:pPr>
              <w:pStyle w:val="TAC"/>
            </w:pPr>
            <w:r>
              <w:t>N/A</w:t>
            </w:r>
          </w:p>
        </w:tc>
        <w:tc>
          <w:tcPr>
            <w:tcW w:w="828" w:type="dxa"/>
            <w:tcBorders>
              <w:top w:val="single" w:sz="4" w:space="0" w:color="auto"/>
              <w:left w:val="single" w:sz="4" w:space="0" w:color="auto"/>
              <w:right w:val="single" w:sz="4" w:space="0" w:color="auto"/>
            </w:tcBorders>
            <w:vAlign w:val="center"/>
          </w:tcPr>
          <w:p w14:paraId="414CA8DF" w14:textId="77777777" w:rsidR="00DC70BA" w:rsidRDefault="00DC70BA" w:rsidP="00DC70BA">
            <w:pPr>
              <w:pStyle w:val="TAC"/>
              <w:rPr>
                <w:lang w:eastAsia="zh-CN"/>
              </w:rPr>
            </w:pPr>
            <w:r>
              <w:t>TDD</w:t>
            </w:r>
          </w:p>
        </w:tc>
        <w:tc>
          <w:tcPr>
            <w:tcW w:w="1057" w:type="dxa"/>
            <w:tcBorders>
              <w:top w:val="single" w:sz="4" w:space="0" w:color="auto"/>
              <w:left w:val="single" w:sz="4" w:space="0" w:color="auto"/>
              <w:right w:val="single" w:sz="4" w:space="0" w:color="auto"/>
            </w:tcBorders>
          </w:tcPr>
          <w:p w14:paraId="34F745BC" w14:textId="77777777" w:rsidR="00DC70BA" w:rsidRDefault="00DC70BA" w:rsidP="00DC70BA">
            <w:pPr>
              <w:pStyle w:val="TAC"/>
            </w:pPr>
            <w:r>
              <w:t>N/A</w:t>
            </w:r>
          </w:p>
        </w:tc>
      </w:tr>
      <w:tr w:rsidR="00DC70BA" w14:paraId="60B5D69E" w14:textId="77777777" w:rsidTr="00DC70BA">
        <w:trPr>
          <w:trHeight w:val="187"/>
          <w:jc w:val="center"/>
        </w:trPr>
        <w:tc>
          <w:tcPr>
            <w:tcW w:w="9859" w:type="dxa"/>
            <w:gridSpan w:val="9"/>
            <w:tcBorders>
              <w:top w:val="nil"/>
              <w:left w:val="single" w:sz="4" w:space="0" w:color="auto"/>
              <w:bottom w:val="single" w:sz="4" w:space="0" w:color="auto"/>
              <w:right w:val="single" w:sz="4" w:space="0" w:color="auto"/>
            </w:tcBorders>
            <w:shd w:val="clear" w:color="auto" w:fill="auto"/>
            <w:vAlign w:val="center"/>
          </w:tcPr>
          <w:p w14:paraId="2C418A6D" w14:textId="77777777" w:rsidR="00DC70BA" w:rsidRDefault="00DC70BA" w:rsidP="00DC70BA">
            <w:pPr>
              <w:pStyle w:val="TAN"/>
              <w:rPr>
                <w:lang w:eastAsia="ja-JP"/>
              </w:rPr>
            </w:pPr>
            <w:r>
              <w:t xml:space="preserve">NOTE </w:t>
            </w:r>
            <w:r>
              <w:rPr>
                <w:lang w:eastAsia="zh-CN"/>
              </w:rPr>
              <w:t>1</w:t>
            </w:r>
            <w:r>
              <w:t>:</w:t>
            </w:r>
            <w:r>
              <w:tab/>
              <w:t>This band is subject to IMD5 also which MSD is not specified.</w:t>
            </w:r>
          </w:p>
          <w:p w14:paraId="69684898" w14:textId="77777777" w:rsidR="00DC70BA" w:rsidRDefault="00DC70BA" w:rsidP="00DC70BA">
            <w:pPr>
              <w:pStyle w:val="TAC"/>
              <w:jc w:val="left"/>
              <w:rPr>
                <w:lang w:eastAsia="ja-JP"/>
              </w:rPr>
            </w:pPr>
            <w:r>
              <w:t xml:space="preserve">NOTE </w:t>
            </w:r>
            <w:r>
              <w:rPr>
                <w:rFonts w:hint="eastAsia"/>
                <w:lang w:val="en-US" w:eastAsia="zh-CN"/>
              </w:rPr>
              <w:t>2</w:t>
            </w:r>
            <w:r>
              <w:t>:</w:t>
            </w:r>
            <w:r>
              <w:tab/>
            </w:r>
            <w:r>
              <w:rPr>
                <w:lang w:eastAsia="ja-JP"/>
              </w:rPr>
              <w:t>This band is subject to IMD4 also which MSD is not specified.</w:t>
            </w:r>
          </w:p>
        </w:tc>
      </w:tr>
    </w:tbl>
    <w:p w14:paraId="3E1FD2C3" w14:textId="77777777" w:rsidR="000C7A57" w:rsidRDefault="000C7A57" w:rsidP="00AC4AB0">
      <w:pPr>
        <w:rPr>
          <w:rFonts w:ascii="Arial" w:hAnsi="Arial" w:cs="Arial"/>
          <w:color w:val="0000FF"/>
          <w:sz w:val="32"/>
          <w:szCs w:val="32"/>
          <w:lang w:eastAsia="ja-JP"/>
        </w:rPr>
      </w:pPr>
    </w:p>
    <w:p w14:paraId="0E25D979" w14:textId="01B4924C" w:rsidR="00F87D1B" w:rsidRDefault="00F87D1B" w:rsidP="00F87D1B">
      <w:pPr>
        <w:pStyle w:val="21"/>
      </w:pPr>
      <w:bookmarkStart w:id="340" w:name="_Toc136288326"/>
      <w:r>
        <w:rPr>
          <w:rFonts w:hint="eastAsia"/>
        </w:rPr>
        <w:t>5.32</w:t>
      </w:r>
      <w:r w:rsidRPr="000469EC">
        <w:tab/>
      </w:r>
      <w:r>
        <w:rPr>
          <w:rFonts w:hint="eastAsia"/>
        </w:rPr>
        <w:t>CA_n28-n40</w:t>
      </w:r>
      <w:r>
        <w:t>-n77</w:t>
      </w:r>
      <w:bookmarkEnd w:id="340"/>
    </w:p>
    <w:p w14:paraId="5D14A855" w14:textId="4E4D3A41" w:rsidR="00F87D1B" w:rsidRPr="00A20126" w:rsidRDefault="00F87D1B" w:rsidP="00F87D1B">
      <w:pPr>
        <w:pStyle w:val="31"/>
      </w:pPr>
      <w:bookmarkStart w:id="341" w:name="_Toc136288327"/>
      <w:r>
        <w:t>5.32.1</w:t>
      </w:r>
      <w:r>
        <w:tab/>
        <w:t>Common for 1 band UL and 2 bands UL CA</w:t>
      </w:r>
      <w:bookmarkEnd w:id="341"/>
    </w:p>
    <w:p w14:paraId="7C8AB99D" w14:textId="2B6B2C87" w:rsidR="00F87D1B" w:rsidRDefault="00F87D1B" w:rsidP="00F87D1B">
      <w:pPr>
        <w:pStyle w:val="41"/>
      </w:pPr>
      <w:bookmarkStart w:id="342" w:name="_Toc136288328"/>
      <w:r>
        <w:rPr>
          <w:rFonts w:hint="eastAsia"/>
        </w:rPr>
        <w:t>5.32.1</w:t>
      </w:r>
      <w:r>
        <w:t>.1</w:t>
      </w:r>
      <w:r>
        <w:tab/>
        <w:t xml:space="preserve">Operating bands for </w:t>
      </w:r>
      <w:r>
        <w:rPr>
          <w:rFonts w:hint="eastAsia"/>
        </w:rPr>
        <w:t>CA</w:t>
      </w:r>
      <w:bookmarkEnd w:id="342"/>
    </w:p>
    <w:p w14:paraId="70FFBC16" w14:textId="17330129" w:rsidR="00F87D1B" w:rsidRPr="000469EC" w:rsidRDefault="00F87D1B" w:rsidP="00F87D1B">
      <w:pPr>
        <w:pStyle w:val="TH"/>
        <w:rPr>
          <w:rFonts w:cs="Arial"/>
        </w:rPr>
      </w:pPr>
      <w:r>
        <w:rPr>
          <w:rFonts w:cs="Arial"/>
        </w:rPr>
        <w:t>Table 5.32.1.1-1</w:t>
      </w:r>
      <w:r w:rsidRPr="000469EC">
        <w:rPr>
          <w:rFonts w:cs="Arial"/>
        </w:rPr>
        <w:t>: Inter-band CA operating bands involving FR1 (three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F87D1B" w14:paraId="3E4C942B" w14:textId="77777777" w:rsidTr="00DE3263">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1DDF822B" w14:textId="77777777" w:rsidR="00F87D1B" w:rsidRDefault="00F87D1B" w:rsidP="00DE3263">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22916DEF" w14:textId="77777777" w:rsidR="00F87D1B" w:rsidRDefault="00F87D1B" w:rsidP="00DE3263">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40333A26" w14:textId="77777777" w:rsidR="00F87D1B" w:rsidRDefault="00F87D1B" w:rsidP="00DE3263">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084A92DC" w14:textId="77777777" w:rsidR="00F87D1B" w:rsidRDefault="00F87D1B" w:rsidP="00DE3263">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FF0A73D" w14:textId="77777777" w:rsidR="00F87D1B" w:rsidRDefault="00F87D1B" w:rsidP="00DE3263">
            <w:pPr>
              <w:keepNext/>
              <w:keepLines/>
              <w:spacing w:after="0"/>
              <w:jc w:val="center"/>
              <w:rPr>
                <w:rFonts w:ascii="Arial" w:hAnsi="Arial"/>
                <w:b/>
                <w:color w:val="000000"/>
                <w:sz w:val="18"/>
              </w:rPr>
            </w:pPr>
            <w:r>
              <w:rPr>
                <w:rFonts w:ascii="Arial" w:hAnsi="Arial"/>
                <w:b/>
                <w:color w:val="000000"/>
                <w:sz w:val="18"/>
              </w:rPr>
              <w:t>Duplex Mode</w:t>
            </w:r>
          </w:p>
        </w:tc>
      </w:tr>
      <w:tr w:rsidR="00F87D1B" w14:paraId="2F16DE4F" w14:textId="77777777" w:rsidTr="00DE3263">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DD1AA1" w14:textId="77777777" w:rsidR="00F87D1B" w:rsidRDefault="00F87D1B" w:rsidP="00DE3263">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534045" w14:textId="77777777" w:rsidR="00F87D1B" w:rsidRDefault="00F87D1B" w:rsidP="00DE3263">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27D5703C" w14:textId="77777777" w:rsidR="00F87D1B" w:rsidRDefault="00F87D1B" w:rsidP="00DE3263">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423F671E" w14:textId="77777777" w:rsidR="00F87D1B" w:rsidRDefault="00F87D1B" w:rsidP="00DE3263">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63C204" w14:textId="77777777" w:rsidR="00F87D1B" w:rsidRDefault="00F87D1B" w:rsidP="00DE3263">
            <w:pPr>
              <w:spacing w:after="0"/>
              <w:rPr>
                <w:rFonts w:ascii="Arial" w:hAnsi="Arial"/>
                <w:b/>
                <w:color w:val="000000"/>
                <w:sz w:val="18"/>
              </w:rPr>
            </w:pPr>
          </w:p>
        </w:tc>
      </w:tr>
      <w:tr w:rsidR="00F87D1B" w14:paraId="499E05D4" w14:textId="77777777" w:rsidTr="00DE3263">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5B41C9" w14:textId="77777777" w:rsidR="00F87D1B" w:rsidRDefault="00F87D1B" w:rsidP="00DE3263">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781A1" w14:textId="77777777" w:rsidR="00F87D1B" w:rsidRDefault="00F87D1B" w:rsidP="00DE3263">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3034CD83" w14:textId="77777777" w:rsidR="00F87D1B" w:rsidRDefault="00F87D1B" w:rsidP="00DE3263">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74BCF420" w14:textId="77777777" w:rsidR="00F87D1B" w:rsidRDefault="00F87D1B" w:rsidP="00DE3263">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EE7227" w14:textId="77777777" w:rsidR="00F87D1B" w:rsidRDefault="00F87D1B" w:rsidP="00DE3263">
            <w:pPr>
              <w:spacing w:after="0"/>
              <w:rPr>
                <w:rFonts w:ascii="Arial" w:hAnsi="Arial"/>
                <w:b/>
                <w:color w:val="000000"/>
                <w:sz w:val="18"/>
              </w:rPr>
            </w:pPr>
          </w:p>
        </w:tc>
      </w:tr>
      <w:tr w:rsidR="00F87D1B" w14:paraId="6230141D" w14:textId="77777777" w:rsidTr="00DE3263">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4E5270AE" w14:textId="77777777" w:rsidR="00F87D1B" w:rsidRPr="00050EB8" w:rsidRDefault="00F87D1B" w:rsidP="00DE3263">
            <w:pPr>
              <w:keepNext/>
              <w:keepLines/>
              <w:spacing w:after="0"/>
              <w:jc w:val="center"/>
              <w:rPr>
                <w:rFonts w:ascii="Arial" w:hAnsi="Arial"/>
                <w:color w:val="000000"/>
                <w:sz w:val="18"/>
                <w:lang w:eastAsia="zh-CN"/>
              </w:rPr>
            </w:pPr>
            <w:r w:rsidRPr="009B4792">
              <w:rPr>
                <w:rFonts w:ascii="Arial" w:eastAsia="宋体" w:hAnsi="Arial"/>
                <w:color w:val="000000"/>
                <w:sz w:val="18"/>
                <w:lang w:eastAsia="zh-CN"/>
              </w:rPr>
              <w:t>CA_</w:t>
            </w:r>
            <w:r>
              <w:rPr>
                <w:rFonts w:ascii="Arial" w:eastAsia="宋体" w:hAnsi="Arial"/>
                <w:color w:val="000000"/>
                <w:sz w:val="18"/>
                <w:lang w:eastAsia="zh-CN"/>
              </w:rPr>
              <w:t>n28</w:t>
            </w:r>
            <w:r w:rsidRPr="009B4792">
              <w:rPr>
                <w:rFonts w:ascii="Arial" w:eastAsia="宋体" w:hAnsi="Arial"/>
                <w:color w:val="000000"/>
                <w:sz w:val="18"/>
                <w:lang w:eastAsia="zh-CN"/>
              </w:rPr>
              <w:t>-</w:t>
            </w:r>
            <w:r>
              <w:rPr>
                <w:rFonts w:ascii="Arial" w:eastAsia="宋体" w:hAnsi="Arial"/>
                <w:color w:val="000000"/>
                <w:sz w:val="18"/>
                <w:lang w:eastAsia="zh-CN"/>
              </w:rPr>
              <w:t>n40-n77</w:t>
            </w:r>
          </w:p>
        </w:tc>
        <w:tc>
          <w:tcPr>
            <w:tcW w:w="1067" w:type="dxa"/>
            <w:tcBorders>
              <w:top w:val="single" w:sz="4" w:space="0" w:color="auto"/>
              <w:left w:val="single" w:sz="4" w:space="0" w:color="auto"/>
              <w:bottom w:val="single" w:sz="4" w:space="0" w:color="auto"/>
              <w:right w:val="single" w:sz="4" w:space="0" w:color="auto"/>
            </w:tcBorders>
            <w:vAlign w:val="center"/>
            <w:hideMark/>
          </w:tcPr>
          <w:p w14:paraId="4BB994CF" w14:textId="77777777" w:rsidR="00F87D1B" w:rsidRPr="00050EB8" w:rsidRDefault="00F87D1B" w:rsidP="00DE3263">
            <w:pPr>
              <w:keepNext/>
              <w:keepLines/>
              <w:spacing w:after="0"/>
              <w:jc w:val="center"/>
              <w:rPr>
                <w:rFonts w:ascii="Arial" w:hAnsi="Arial"/>
                <w:color w:val="000000"/>
                <w:sz w:val="18"/>
              </w:rPr>
            </w:pPr>
            <w:r>
              <w:rPr>
                <w:rFonts w:ascii="Arial" w:hAnsi="Arial"/>
                <w:color w:val="000000"/>
                <w:sz w:val="18"/>
              </w:rPr>
              <w:t>n28</w:t>
            </w:r>
          </w:p>
        </w:tc>
        <w:tc>
          <w:tcPr>
            <w:tcW w:w="1212" w:type="dxa"/>
            <w:tcBorders>
              <w:top w:val="single" w:sz="4" w:space="0" w:color="auto"/>
              <w:left w:val="single" w:sz="4" w:space="0" w:color="auto"/>
              <w:bottom w:val="single" w:sz="4" w:space="0" w:color="auto"/>
              <w:right w:val="single" w:sz="4" w:space="0" w:color="auto"/>
            </w:tcBorders>
            <w:hideMark/>
          </w:tcPr>
          <w:p w14:paraId="298E9B9F" w14:textId="77777777" w:rsidR="00F87D1B" w:rsidRPr="00050EB8" w:rsidRDefault="00F87D1B" w:rsidP="00DE3263">
            <w:pPr>
              <w:keepNext/>
              <w:keepLines/>
              <w:spacing w:after="0"/>
              <w:jc w:val="right"/>
              <w:rPr>
                <w:rFonts w:ascii="Arial" w:hAnsi="Arial" w:cs="Arial"/>
                <w:color w:val="000000"/>
                <w:sz w:val="18"/>
                <w:lang w:eastAsia="zh-CN"/>
              </w:rPr>
            </w:pPr>
            <w:r>
              <w:rPr>
                <w:rFonts w:ascii="Arial" w:hAnsi="Arial" w:cs="Arial"/>
                <w:sz w:val="18"/>
                <w:lang w:val="en-US" w:eastAsia="zh-CN"/>
              </w:rPr>
              <w:t>703 MHz</w:t>
            </w:r>
          </w:p>
        </w:tc>
        <w:tc>
          <w:tcPr>
            <w:tcW w:w="317" w:type="dxa"/>
            <w:tcBorders>
              <w:top w:val="single" w:sz="4" w:space="0" w:color="auto"/>
              <w:left w:val="single" w:sz="4" w:space="0" w:color="auto"/>
              <w:bottom w:val="single" w:sz="4" w:space="0" w:color="auto"/>
              <w:right w:val="single" w:sz="4" w:space="0" w:color="auto"/>
            </w:tcBorders>
            <w:hideMark/>
          </w:tcPr>
          <w:p w14:paraId="5EF4F51B" w14:textId="77777777" w:rsidR="00F87D1B" w:rsidRDefault="00F87D1B" w:rsidP="00DE3263">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766BFE8C" w14:textId="77777777" w:rsidR="00F87D1B" w:rsidRPr="00050EB8" w:rsidRDefault="00F87D1B" w:rsidP="00DE3263">
            <w:pPr>
              <w:keepNext/>
              <w:keepLines/>
              <w:spacing w:after="0"/>
              <w:rPr>
                <w:rFonts w:ascii="Arial" w:hAnsi="Arial" w:cs="Arial"/>
                <w:color w:val="000000"/>
                <w:sz w:val="18"/>
                <w:lang w:eastAsia="zh-CN"/>
              </w:rPr>
            </w:pPr>
            <w:r>
              <w:rPr>
                <w:rFonts w:ascii="Arial" w:hAnsi="Arial" w:cs="Arial"/>
                <w:sz w:val="18"/>
                <w:lang w:val="en-US" w:eastAsia="zh-CN"/>
              </w:rPr>
              <w:t>748 MHz</w:t>
            </w:r>
          </w:p>
        </w:tc>
        <w:tc>
          <w:tcPr>
            <w:tcW w:w="1210" w:type="dxa"/>
            <w:tcBorders>
              <w:top w:val="single" w:sz="4" w:space="0" w:color="auto"/>
              <w:left w:val="single" w:sz="4" w:space="0" w:color="auto"/>
              <w:bottom w:val="single" w:sz="4" w:space="0" w:color="auto"/>
              <w:right w:val="single" w:sz="4" w:space="0" w:color="auto"/>
            </w:tcBorders>
            <w:hideMark/>
          </w:tcPr>
          <w:p w14:paraId="281136B9" w14:textId="77777777" w:rsidR="00F87D1B" w:rsidRPr="00050EB8" w:rsidRDefault="00F87D1B" w:rsidP="00DE3263">
            <w:pPr>
              <w:keepNext/>
              <w:keepLines/>
              <w:spacing w:after="0"/>
              <w:jc w:val="right"/>
              <w:rPr>
                <w:rFonts w:ascii="Arial" w:hAnsi="Arial" w:cs="Arial"/>
                <w:color w:val="000000"/>
                <w:sz w:val="18"/>
                <w:lang w:eastAsia="zh-CN"/>
              </w:rPr>
            </w:pPr>
            <w:r>
              <w:rPr>
                <w:rFonts w:ascii="Arial" w:hAnsi="Arial" w:cs="Arial"/>
                <w:sz w:val="18"/>
                <w:lang w:val="en-US" w:eastAsia="zh-CN"/>
              </w:rPr>
              <w:t>758 MHz</w:t>
            </w:r>
          </w:p>
        </w:tc>
        <w:tc>
          <w:tcPr>
            <w:tcW w:w="317" w:type="dxa"/>
            <w:tcBorders>
              <w:top w:val="single" w:sz="4" w:space="0" w:color="auto"/>
              <w:left w:val="single" w:sz="4" w:space="0" w:color="auto"/>
              <w:bottom w:val="single" w:sz="4" w:space="0" w:color="auto"/>
              <w:right w:val="single" w:sz="4" w:space="0" w:color="auto"/>
            </w:tcBorders>
            <w:hideMark/>
          </w:tcPr>
          <w:p w14:paraId="376D2668" w14:textId="77777777" w:rsidR="00F87D1B" w:rsidRDefault="00F87D1B" w:rsidP="00DE3263">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71673D65" w14:textId="77777777" w:rsidR="00F87D1B" w:rsidRPr="00050EB8" w:rsidRDefault="00F87D1B" w:rsidP="00DE3263">
            <w:pPr>
              <w:keepNext/>
              <w:keepLines/>
              <w:spacing w:after="0"/>
              <w:rPr>
                <w:rFonts w:ascii="Arial" w:hAnsi="Arial" w:cs="Arial"/>
                <w:color w:val="000000"/>
                <w:sz w:val="18"/>
                <w:lang w:eastAsia="zh-CN"/>
              </w:rPr>
            </w:pPr>
            <w:r>
              <w:rPr>
                <w:rFonts w:ascii="Arial" w:hAnsi="Arial" w:cs="Arial"/>
                <w:sz w:val="18"/>
                <w:lang w:val="en-US" w:eastAsia="zh-CN"/>
              </w:rPr>
              <w:t>803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20AB2ED3" w14:textId="77777777" w:rsidR="00F87D1B" w:rsidRPr="00050EB8" w:rsidRDefault="00F87D1B" w:rsidP="00DE3263">
            <w:pPr>
              <w:keepNext/>
              <w:keepLines/>
              <w:spacing w:after="0"/>
              <w:jc w:val="center"/>
              <w:rPr>
                <w:rFonts w:ascii="Arial" w:hAnsi="Arial"/>
                <w:color w:val="000000"/>
                <w:sz w:val="18"/>
                <w:lang w:eastAsia="zh-CN"/>
              </w:rPr>
            </w:pPr>
            <w:r>
              <w:rPr>
                <w:rFonts w:ascii="Arial" w:hAnsi="Arial" w:cs="Arial"/>
                <w:sz w:val="18"/>
                <w:lang w:eastAsia="ja-JP"/>
              </w:rPr>
              <w:t>FDD</w:t>
            </w:r>
          </w:p>
        </w:tc>
      </w:tr>
      <w:tr w:rsidR="00F87D1B" w14:paraId="320222F7" w14:textId="77777777" w:rsidTr="00DE3263">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8096F7" w14:textId="77777777" w:rsidR="00F87D1B" w:rsidRPr="00050EB8" w:rsidRDefault="00F87D1B" w:rsidP="00DE3263">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052C7A4B" w14:textId="77777777" w:rsidR="00F87D1B" w:rsidRPr="00050EB8" w:rsidRDefault="00F87D1B" w:rsidP="00DE3263">
            <w:pPr>
              <w:keepNext/>
              <w:keepLines/>
              <w:spacing w:after="0"/>
              <w:jc w:val="center"/>
              <w:rPr>
                <w:rFonts w:ascii="Arial" w:hAnsi="Arial"/>
                <w:color w:val="000000"/>
                <w:sz w:val="18"/>
              </w:rPr>
            </w:pPr>
            <w:r>
              <w:rPr>
                <w:rFonts w:ascii="Arial" w:eastAsia="宋体" w:hAnsi="Arial"/>
                <w:color w:val="000000"/>
                <w:sz w:val="18"/>
                <w:lang w:eastAsia="zh-CN"/>
              </w:rPr>
              <w:t>n40</w:t>
            </w:r>
          </w:p>
        </w:tc>
        <w:tc>
          <w:tcPr>
            <w:tcW w:w="1212" w:type="dxa"/>
            <w:tcBorders>
              <w:top w:val="single" w:sz="4" w:space="0" w:color="auto"/>
              <w:left w:val="single" w:sz="4" w:space="0" w:color="auto"/>
              <w:bottom w:val="single" w:sz="4" w:space="0" w:color="auto"/>
              <w:right w:val="single" w:sz="4" w:space="0" w:color="auto"/>
            </w:tcBorders>
            <w:vAlign w:val="center"/>
          </w:tcPr>
          <w:p w14:paraId="165C4CB1" w14:textId="77777777" w:rsidR="00F87D1B" w:rsidRPr="00050EB8" w:rsidRDefault="00F87D1B" w:rsidP="00DE3263">
            <w:pPr>
              <w:keepNext/>
              <w:keepLines/>
              <w:spacing w:after="0"/>
              <w:jc w:val="right"/>
              <w:rPr>
                <w:rFonts w:ascii="Arial" w:hAnsi="Arial" w:cs="Arial"/>
                <w:color w:val="000000"/>
                <w:sz w:val="18"/>
                <w:lang w:eastAsia="zh-CN"/>
              </w:rPr>
            </w:pPr>
            <w:r w:rsidRPr="004B5957">
              <w:rPr>
                <w:rFonts w:ascii="Arial" w:eastAsia="宋体" w:hAnsi="Arial" w:cs="Arial"/>
                <w:sz w:val="18"/>
                <w:lang w:eastAsia="zh-CN"/>
              </w:rPr>
              <w:t>2</w:t>
            </w:r>
            <w:r>
              <w:rPr>
                <w:rFonts w:ascii="Arial" w:eastAsia="宋体" w:hAnsi="Arial" w:cs="Arial"/>
                <w:sz w:val="18"/>
                <w:lang w:eastAsia="zh-CN"/>
              </w:rPr>
              <w:t>30</w:t>
            </w:r>
            <w:r w:rsidRPr="004B5957">
              <w:rPr>
                <w:rFonts w:ascii="Arial" w:eastAsia="宋体" w:hAnsi="Arial" w:cs="Arial"/>
                <w:sz w:val="18"/>
                <w:lang w:eastAsia="zh-CN"/>
              </w:rPr>
              <w:t>0</w:t>
            </w:r>
            <w:r>
              <w:rPr>
                <w:rFonts w:ascii="Arial" w:eastAsia="宋体" w:hAnsi="Arial" w:cs="Arial"/>
                <w:sz w:val="18"/>
                <w:lang w:eastAsia="zh-CN"/>
              </w:rPr>
              <w:t xml:space="preserve"> </w:t>
            </w:r>
            <w:r w:rsidRPr="004B5957">
              <w:rPr>
                <w:rFonts w:ascii="Arial" w:eastAsia="宋体" w:hAnsi="Arial" w:cs="Arial"/>
                <w:sz w:val="18"/>
                <w:lang w:eastAsia="zh-CN"/>
              </w:rPr>
              <w:t>MHz</w:t>
            </w:r>
          </w:p>
        </w:tc>
        <w:tc>
          <w:tcPr>
            <w:tcW w:w="317" w:type="dxa"/>
            <w:tcBorders>
              <w:top w:val="single" w:sz="4" w:space="0" w:color="auto"/>
              <w:left w:val="single" w:sz="4" w:space="0" w:color="auto"/>
              <w:bottom w:val="single" w:sz="4" w:space="0" w:color="auto"/>
              <w:right w:val="single" w:sz="4" w:space="0" w:color="auto"/>
            </w:tcBorders>
            <w:vAlign w:val="center"/>
          </w:tcPr>
          <w:p w14:paraId="6DF6D3AD" w14:textId="77777777" w:rsidR="00F87D1B" w:rsidRDefault="00F87D1B" w:rsidP="00DE3263">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31238896" w14:textId="77777777" w:rsidR="00F87D1B" w:rsidRPr="00050EB8" w:rsidRDefault="00F87D1B" w:rsidP="00DE3263">
            <w:pPr>
              <w:keepNext/>
              <w:keepLines/>
              <w:spacing w:after="0"/>
              <w:rPr>
                <w:rFonts w:ascii="Arial" w:hAnsi="Arial" w:cs="Arial"/>
                <w:color w:val="000000"/>
                <w:sz w:val="18"/>
                <w:lang w:eastAsia="zh-CN"/>
              </w:rPr>
            </w:pPr>
            <w:r w:rsidRPr="004B5957">
              <w:rPr>
                <w:rFonts w:ascii="Arial" w:eastAsia="宋体" w:hAnsi="Arial" w:cs="Arial"/>
                <w:sz w:val="18"/>
                <w:lang w:eastAsia="zh-CN"/>
              </w:rPr>
              <w:t>2</w:t>
            </w:r>
            <w:r>
              <w:rPr>
                <w:rFonts w:ascii="Arial" w:eastAsia="宋体" w:hAnsi="Arial" w:cs="Arial"/>
                <w:sz w:val="18"/>
                <w:lang w:eastAsia="zh-CN"/>
              </w:rPr>
              <w:t>40</w:t>
            </w:r>
            <w:r w:rsidRPr="004B5957">
              <w:rPr>
                <w:rFonts w:ascii="Arial" w:eastAsia="宋体" w:hAnsi="Arial" w:cs="Arial"/>
                <w:sz w:val="18"/>
                <w:lang w:eastAsia="zh-CN"/>
              </w:rPr>
              <w:t>0</w:t>
            </w:r>
            <w:r>
              <w:rPr>
                <w:rFonts w:ascii="Arial" w:eastAsia="宋体" w:hAnsi="Arial" w:cs="Arial"/>
                <w:sz w:val="18"/>
                <w:lang w:eastAsia="zh-CN"/>
              </w:rPr>
              <w:t xml:space="preserve"> </w:t>
            </w:r>
            <w:r w:rsidRPr="004B5957">
              <w:rPr>
                <w:rFonts w:ascii="Arial" w:eastAsia="宋体" w:hAnsi="Arial" w:cs="Arial"/>
                <w:sz w:val="18"/>
                <w:lang w:eastAsia="zh-CN"/>
              </w:rPr>
              <w:t>MHz</w:t>
            </w:r>
          </w:p>
        </w:tc>
        <w:tc>
          <w:tcPr>
            <w:tcW w:w="1210" w:type="dxa"/>
            <w:tcBorders>
              <w:top w:val="single" w:sz="4" w:space="0" w:color="auto"/>
              <w:left w:val="single" w:sz="4" w:space="0" w:color="auto"/>
              <w:bottom w:val="single" w:sz="4" w:space="0" w:color="auto"/>
              <w:right w:val="single" w:sz="4" w:space="0" w:color="auto"/>
            </w:tcBorders>
            <w:vAlign w:val="center"/>
          </w:tcPr>
          <w:p w14:paraId="3B3BBC55" w14:textId="77777777" w:rsidR="00F87D1B" w:rsidRPr="00050EB8" w:rsidRDefault="00F87D1B" w:rsidP="00DE3263">
            <w:pPr>
              <w:keepNext/>
              <w:keepLines/>
              <w:spacing w:after="0"/>
              <w:jc w:val="right"/>
              <w:rPr>
                <w:rFonts w:ascii="Arial" w:hAnsi="Arial" w:cs="Arial"/>
                <w:color w:val="000000"/>
                <w:sz w:val="18"/>
                <w:lang w:eastAsia="zh-CN"/>
              </w:rPr>
            </w:pPr>
            <w:r w:rsidRPr="004B5957">
              <w:rPr>
                <w:rFonts w:ascii="Arial" w:eastAsia="宋体" w:hAnsi="Arial" w:cs="Arial"/>
                <w:sz w:val="18"/>
                <w:lang w:eastAsia="zh-CN"/>
              </w:rPr>
              <w:t>2</w:t>
            </w:r>
            <w:r>
              <w:rPr>
                <w:rFonts w:ascii="Arial" w:eastAsia="宋体" w:hAnsi="Arial" w:cs="Arial"/>
                <w:sz w:val="18"/>
                <w:lang w:eastAsia="zh-CN"/>
              </w:rPr>
              <w:t>30</w:t>
            </w:r>
            <w:r w:rsidRPr="004B5957">
              <w:rPr>
                <w:rFonts w:ascii="Arial" w:eastAsia="宋体" w:hAnsi="Arial" w:cs="Arial"/>
                <w:sz w:val="18"/>
                <w:lang w:eastAsia="zh-CN"/>
              </w:rPr>
              <w:t>0</w:t>
            </w:r>
            <w:r>
              <w:rPr>
                <w:rFonts w:ascii="Arial" w:eastAsia="宋体" w:hAnsi="Arial" w:cs="Arial"/>
                <w:sz w:val="18"/>
                <w:lang w:eastAsia="zh-CN"/>
              </w:rPr>
              <w:t xml:space="preserve"> </w:t>
            </w:r>
            <w:r w:rsidRPr="004B5957">
              <w:rPr>
                <w:rFonts w:ascii="Arial" w:eastAsia="宋体" w:hAnsi="Arial" w:cs="Arial"/>
                <w:sz w:val="18"/>
                <w:lang w:eastAsia="zh-CN"/>
              </w:rPr>
              <w:t>MHz</w:t>
            </w:r>
          </w:p>
        </w:tc>
        <w:tc>
          <w:tcPr>
            <w:tcW w:w="317" w:type="dxa"/>
            <w:tcBorders>
              <w:top w:val="single" w:sz="4" w:space="0" w:color="auto"/>
              <w:left w:val="single" w:sz="4" w:space="0" w:color="auto"/>
              <w:bottom w:val="single" w:sz="4" w:space="0" w:color="auto"/>
              <w:right w:val="single" w:sz="4" w:space="0" w:color="auto"/>
            </w:tcBorders>
            <w:vAlign w:val="center"/>
          </w:tcPr>
          <w:p w14:paraId="7DB4DA8C" w14:textId="77777777" w:rsidR="00F87D1B" w:rsidRDefault="00F87D1B" w:rsidP="00DE3263">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1E312C9D" w14:textId="77777777" w:rsidR="00F87D1B" w:rsidRPr="00050EB8" w:rsidRDefault="00F87D1B" w:rsidP="00DE3263">
            <w:pPr>
              <w:keepNext/>
              <w:keepLines/>
              <w:spacing w:after="0"/>
              <w:rPr>
                <w:rFonts w:ascii="Arial" w:hAnsi="Arial" w:cs="Arial"/>
                <w:color w:val="000000"/>
                <w:sz w:val="18"/>
                <w:lang w:eastAsia="zh-CN"/>
              </w:rPr>
            </w:pPr>
            <w:r w:rsidRPr="004B5957">
              <w:rPr>
                <w:rFonts w:ascii="Arial" w:eastAsia="宋体" w:hAnsi="Arial" w:cs="Arial"/>
                <w:sz w:val="18"/>
                <w:lang w:eastAsia="zh-CN"/>
              </w:rPr>
              <w:t>2</w:t>
            </w:r>
            <w:r>
              <w:rPr>
                <w:rFonts w:ascii="Arial" w:eastAsia="宋体" w:hAnsi="Arial" w:cs="Arial"/>
                <w:sz w:val="18"/>
                <w:lang w:eastAsia="zh-CN"/>
              </w:rPr>
              <w:t>40</w:t>
            </w:r>
            <w:r w:rsidRPr="004B5957">
              <w:rPr>
                <w:rFonts w:ascii="Arial" w:eastAsia="宋体" w:hAnsi="Arial" w:cs="Arial"/>
                <w:sz w:val="18"/>
                <w:lang w:eastAsia="zh-CN"/>
              </w:rPr>
              <w:t>0</w:t>
            </w:r>
            <w:r>
              <w:rPr>
                <w:rFonts w:ascii="Arial" w:eastAsia="宋体" w:hAnsi="Arial" w:cs="Arial"/>
                <w:sz w:val="18"/>
                <w:lang w:eastAsia="zh-CN"/>
              </w:rPr>
              <w:t xml:space="preserve"> </w:t>
            </w:r>
            <w:r w:rsidRPr="004B5957">
              <w:rPr>
                <w:rFonts w:ascii="Arial" w:eastAsia="宋体" w:hAnsi="Arial" w:cs="Arial"/>
                <w:sz w:val="18"/>
                <w:lang w:eastAsia="zh-CN"/>
              </w:rPr>
              <w:t>MHz</w:t>
            </w:r>
          </w:p>
        </w:tc>
        <w:tc>
          <w:tcPr>
            <w:tcW w:w="850" w:type="dxa"/>
            <w:tcBorders>
              <w:top w:val="single" w:sz="4" w:space="0" w:color="auto"/>
              <w:left w:val="single" w:sz="4" w:space="0" w:color="auto"/>
              <w:bottom w:val="single" w:sz="4" w:space="0" w:color="auto"/>
              <w:right w:val="single" w:sz="4" w:space="0" w:color="auto"/>
            </w:tcBorders>
            <w:vAlign w:val="center"/>
          </w:tcPr>
          <w:p w14:paraId="5F895155" w14:textId="77777777" w:rsidR="00F87D1B" w:rsidRPr="00050EB8" w:rsidRDefault="00F87D1B" w:rsidP="00DE3263">
            <w:pPr>
              <w:keepNext/>
              <w:keepLines/>
              <w:spacing w:after="0"/>
              <w:jc w:val="center"/>
              <w:rPr>
                <w:rFonts w:ascii="Arial" w:hAnsi="Arial"/>
                <w:color w:val="000000"/>
                <w:sz w:val="18"/>
                <w:lang w:eastAsia="zh-CN"/>
              </w:rPr>
            </w:pPr>
            <w:r>
              <w:rPr>
                <w:rFonts w:ascii="Arial" w:hAnsi="Arial" w:cs="Arial"/>
                <w:sz w:val="18"/>
                <w:lang w:eastAsia="ja-JP"/>
              </w:rPr>
              <w:t>TDD</w:t>
            </w:r>
          </w:p>
        </w:tc>
      </w:tr>
      <w:tr w:rsidR="00F87D1B" w14:paraId="60E274DD" w14:textId="77777777" w:rsidTr="00DE3263">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042597" w14:textId="77777777" w:rsidR="00F87D1B" w:rsidRPr="00050EB8" w:rsidRDefault="00F87D1B" w:rsidP="00DE3263">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522CCC1" w14:textId="77777777" w:rsidR="00F87D1B" w:rsidRPr="00050EB8" w:rsidRDefault="00F87D1B" w:rsidP="00DE3263">
            <w:pPr>
              <w:keepNext/>
              <w:keepLines/>
              <w:spacing w:after="0"/>
              <w:jc w:val="center"/>
              <w:rPr>
                <w:rFonts w:ascii="Arial" w:hAnsi="Arial"/>
                <w:color w:val="000000"/>
                <w:sz w:val="18"/>
                <w:lang w:eastAsia="zh-CN"/>
              </w:rPr>
            </w:pPr>
            <w:r>
              <w:rPr>
                <w:rFonts w:ascii="Arial" w:eastAsia="宋体" w:hAnsi="Arial"/>
                <w:color w:val="000000"/>
                <w:sz w:val="18"/>
                <w:lang w:eastAsia="zh-CN"/>
              </w:rPr>
              <w:t>n77</w:t>
            </w:r>
          </w:p>
        </w:tc>
        <w:tc>
          <w:tcPr>
            <w:tcW w:w="1212" w:type="dxa"/>
            <w:tcBorders>
              <w:top w:val="single" w:sz="4" w:space="0" w:color="auto"/>
              <w:left w:val="single" w:sz="4" w:space="0" w:color="auto"/>
              <w:bottom w:val="single" w:sz="4" w:space="0" w:color="auto"/>
              <w:right w:val="single" w:sz="4" w:space="0" w:color="auto"/>
            </w:tcBorders>
            <w:vAlign w:val="center"/>
            <w:hideMark/>
          </w:tcPr>
          <w:p w14:paraId="7315B2BF" w14:textId="77777777" w:rsidR="00F87D1B" w:rsidRPr="00050EB8" w:rsidRDefault="00F87D1B" w:rsidP="00DE3263">
            <w:pPr>
              <w:keepNext/>
              <w:keepLines/>
              <w:spacing w:after="0"/>
              <w:jc w:val="right"/>
              <w:rPr>
                <w:rFonts w:ascii="Arial" w:hAnsi="Arial" w:cs="Arial"/>
                <w:color w:val="000000"/>
                <w:sz w:val="18"/>
                <w:lang w:eastAsia="zh-CN"/>
              </w:rPr>
            </w:pPr>
            <w:r>
              <w:rPr>
                <w:rFonts w:ascii="Arial" w:eastAsia="宋体" w:hAnsi="Arial" w:cs="Arial"/>
                <w:sz w:val="18"/>
                <w:lang w:eastAsia="zh-CN"/>
              </w:rPr>
              <w:t>330</w:t>
            </w:r>
            <w:r w:rsidRPr="004B5957">
              <w:rPr>
                <w:rFonts w:ascii="Arial" w:eastAsia="宋体" w:hAnsi="Arial" w:cs="Arial"/>
                <w:sz w:val="18"/>
                <w:lang w:eastAsia="zh-CN"/>
              </w:rPr>
              <w:t>0</w:t>
            </w:r>
            <w:r>
              <w:rPr>
                <w:rFonts w:ascii="Arial" w:eastAsia="宋体" w:hAnsi="Arial" w:cs="Arial"/>
                <w:sz w:val="18"/>
                <w:lang w:eastAsia="zh-CN"/>
              </w:rPr>
              <w:t xml:space="preserve"> </w:t>
            </w:r>
            <w:r w:rsidRPr="004B5957">
              <w:rPr>
                <w:rFonts w:ascii="Arial" w:eastAsia="宋体" w:hAnsi="Arial" w:cs="Arial"/>
                <w:sz w:val="18"/>
                <w:lang w:eastAsia="zh-CN"/>
              </w:rPr>
              <w:t>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227730CA" w14:textId="77777777" w:rsidR="00F87D1B" w:rsidRDefault="00F87D1B" w:rsidP="00DE3263">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hideMark/>
          </w:tcPr>
          <w:p w14:paraId="51978255" w14:textId="77777777" w:rsidR="00F87D1B" w:rsidRPr="00050EB8" w:rsidRDefault="00F87D1B" w:rsidP="00DE3263">
            <w:pPr>
              <w:keepNext/>
              <w:keepLines/>
              <w:spacing w:after="0"/>
              <w:rPr>
                <w:rFonts w:ascii="Arial" w:hAnsi="Arial" w:cs="Arial"/>
                <w:color w:val="000000"/>
                <w:sz w:val="18"/>
                <w:lang w:eastAsia="zh-CN"/>
              </w:rPr>
            </w:pPr>
            <w:r>
              <w:rPr>
                <w:rFonts w:ascii="Arial" w:eastAsia="宋体" w:hAnsi="Arial" w:cs="Arial"/>
                <w:sz w:val="18"/>
                <w:lang w:eastAsia="zh-CN"/>
              </w:rPr>
              <w:t>420</w:t>
            </w:r>
            <w:r w:rsidRPr="004B5957">
              <w:rPr>
                <w:rFonts w:ascii="Arial" w:eastAsia="宋体" w:hAnsi="Arial" w:cs="Arial"/>
                <w:sz w:val="18"/>
                <w:lang w:eastAsia="zh-CN"/>
              </w:rPr>
              <w:t>0</w:t>
            </w:r>
            <w:r>
              <w:rPr>
                <w:rFonts w:ascii="Arial" w:eastAsia="宋体" w:hAnsi="Arial" w:cs="Arial"/>
                <w:sz w:val="18"/>
                <w:lang w:eastAsia="zh-CN"/>
              </w:rPr>
              <w:t xml:space="preserve"> </w:t>
            </w:r>
            <w:r w:rsidRPr="004B5957">
              <w:rPr>
                <w:rFonts w:ascii="Arial" w:eastAsia="宋体" w:hAnsi="Arial" w:cs="Arial"/>
                <w:sz w:val="18"/>
                <w:lang w:eastAsia="zh-CN"/>
              </w:rPr>
              <w:t>MHz</w:t>
            </w:r>
          </w:p>
        </w:tc>
        <w:tc>
          <w:tcPr>
            <w:tcW w:w="1210" w:type="dxa"/>
            <w:tcBorders>
              <w:top w:val="single" w:sz="4" w:space="0" w:color="auto"/>
              <w:left w:val="single" w:sz="4" w:space="0" w:color="auto"/>
              <w:bottom w:val="single" w:sz="4" w:space="0" w:color="auto"/>
              <w:right w:val="single" w:sz="4" w:space="0" w:color="auto"/>
            </w:tcBorders>
            <w:vAlign w:val="center"/>
            <w:hideMark/>
          </w:tcPr>
          <w:p w14:paraId="3C6FE5A0" w14:textId="77777777" w:rsidR="00F87D1B" w:rsidRPr="00050EB8" w:rsidRDefault="00F87D1B" w:rsidP="00DE3263">
            <w:pPr>
              <w:keepNext/>
              <w:keepLines/>
              <w:spacing w:after="0"/>
              <w:jc w:val="right"/>
              <w:rPr>
                <w:rFonts w:ascii="Arial" w:hAnsi="Arial" w:cs="Arial"/>
                <w:color w:val="000000"/>
                <w:sz w:val="18"/>
                <w:lang w:eastAsia="zh-CN"/>
              </w:rPr>
            </w:pPr>
            <w:r>
              <w:rPr>
                <w:rFonts w:ascii="Arial" w:eastAsia="宋体" w:hAnsi="Arial" w:cs="Arial"/>
                <w:sz w:val="18"/>
                <w:lang w:eastAsia="zh-CN"/>
              </w:rPr>
              <w:t>330</w:t>
            </w:r>
            <w:r w:rsidRPr="004B5957">
              <w:rPr>
                <w:rFonts w:ascii="Arial" w:eastAsia="宋体" w:hAnsi="Arial" w:cs="Arial"/>
                <w:sz w:val="18"/>
                <w:lang w:eastAsia="zh-CN"/>
              </w:rPr>
              <w:t>0</w:t>
            </w:r>
            <w:r>
              <w:rPr>
                <w:rFonts w:ascii="Arial" w:eastAsia="宋体" w:hAnsi="Arial" w:cs="Arial"/>
                <w:sz w:val="18"/>
                <w:lang w:eastAsia="zh-CN"/>
              </w:rPr>
              <w:t xml:space="preserve"> </w:t>
            </w:r>
            <w:r w:rsidRPr="004B5957">
              <w:rPr>
                <w:rFonts w:ascii="Arial" w:eastAsia="宋体" w:hAnsi="Arial" w:cs="Arial"/>
                <w:sz w:val="18"/>
                <w:lang w:eastAsia="zh-CN"/>
              </w:rPr>
              <w:t>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2BC8F06F" w14:textId="77777777" w:rsidR="00F87D1B" w:rsidRDefault="00F87D1B" w:rsidP="00DE3263">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hideMark/>
          </w:tcPr>
          <w:p w14:paraId="56BCACD6" w14:textId="77777777" w:rsidR="00F87D1B" w:rsidRPr="00050EB8" w:rsidRDefault="00F87D1B" w:rsidP="00DE3263">
            <w:pPr>
              <w:keepNext/>
              <w:keepLines/>
              <w:spacing w:after="0"/>
              <w:rPr>
                <w:rFonts w:ascii="Arial" w:hAnsi="Arial" w:cs="Arial"/>
                <w:color w:val="000000"/>
                <w:sz w:val="18"/>
                <w:lang w:eastAsia="zh-CN"/>
              </w:rPr>
            </w:pPr>
            <w:r>
              <w:rPr>
                <w:rFonts w:ascii="Arial" w:eastAsia="宋体" w:hAnsi="Arial" w:cs="Arial"/>
                <w:sz w:val="18"/>
                <w:lang w:eastAsia="zh-CN"/>
              </w:rPr>
              <w:t>420</w:t>
            </w:r>
            <w:r w:rsidRPr="004B5957">
              <w:rPr>
                <w:rFonts w:ascii="Arial" w:eastAsia="宋体" w:hAnsi="Arial" w:cs="Arial"/>
                <w:sz w:val="18"/>
                <w:lang w:eastAsia="zh-CN"/>
              </w:rPr>
              <w:t>0</w:t>
            </w:r>
            <w:r>
              <w:rPr>
                <w:rFonts w:ascii="Arial" w:eastAsia="宋体" w:hAnsi="Arial" w:cs="Arial"/>
                <w:sz w:val="18"/>
                <w:lang w:eastAsia="zh-CN"/>
              </w:rPr>
              <w:t xml:space="preserve"> </w:t>
            </w:r>
            <w:r w:rsidRPr="004B5957">
              <w:rPr>
                <w:rFonts w:ascii="Arial" w:eastAsia="宋体" w:hAnsi="Arial" w:cs="Arial"/>
                <w:sz w:val="18"/>
                <w:lang w:eastAsia="zh-CN"/>
              </w:rPr>
              <w:t>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F3F77C5" w14:textId="77777777" w:rsidR="00F87D1B" w:rsidRPr="00050EB8" w:rsidRDefault="00F87D1B" w:rsidP="00DE3263">
            <w:pPr>
              <w:keepNext/>
              <w:keepLines/>
              <w:spacing w:after="0"/>
              <w:jc w:val="center"/>
              <w:rPr>
                <w:rFonts w:ascii="Arial" w:hAnsi="Arial" w:cs="Arial"/>
                <w:color w:val="000000"/>
                <w:sz w:val="18"/>
                <w:szCs w:val="18"/>
                <w:lang w:eastAsia="zh-CN"/>
              </w:rPr>
            </w:pPr>
            <w:r>
              <w:rPr>
                <w:rFonts w:ascii="Arial" w:hAnsi="Arial" w:cs="Arial"/>
                <w:sz w:val="18"/>
                <w:lang w:eastAsia="ja-JP"/>
              </w:rPr>
              <w:t>TDD</w:t>
            </w:r>
          </w:p>
        </w:tc>
      </w:tr>
    </w:tbl>
    <w:p w14:paraId="6AAA3A3E" w14:textId="77777777" w:rsidR="00F87D1B" w:rsidRDefault="00F87D1B" w:rsidP="00F87D1B">
      <w:pPr>
        <w:rPr>
          <w:lang w:eastAsia="ko-KR"/>
        </w:rPr>
      </w:pPr>
    </w:p>
    <w:p w14:paraId="1F89554F" w14:textId="0EA3E7C9" w:rsidR="00F87D1B" w:rsidRDefault="00F87D1B" w:rsidP="00F87D1B">
      <w:pPr>
        <w:pStyle w:val="41"/>
      </w:pPr>
      <w:bookmarkStart w:id="343" w:name="_Toc136288329"/>
      <w:r>
        <w:rPr>
          <w:rFonts w:hint="eastAsia"/>
        </w:rPr>
        <w:t>5.32.</w:t>
      </w:r>
      <w:r>
        <w:t>1.2</w:t>
      </w:r>
      <w:r>
        <w:tab/>
        <w:t xml:space="preserve">Channel bandwidths per operating band for </w:t>
      </w:r>
      <w:r>
        <w:rPr>
          <w:rFonts w:hint="eastAsia"/>
        </w:rPr>
        <w:t>CA</w:t>
      </w:r>
      <w:bookmarkEnd w:id="343"/>
    </w:p>
    <w:p w14:paraId="729A8A0B" w14:textId="3F7DF1A9" w:rsidR="00F87D1B" w:rsidRDefault="00F87D1B" w:rsidP="00F87D1B">
      <w:pPr>
        <w:pStyle w:val="TH"/>
        <w:rPr>
          <w:rFonts w:cs="Arial"/>
        </w:rPr>
      </w:pPr>
      <w:r>
        <w:rPr>
          <w:rFonts w:cs="Arial"/>
        </w:rPr>
        <w:t>Table 5.32.1.2-1: Supported bandwidths per CA band combination of band n28+n40+n77</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F87D1B" w14:paraId="0106DDE4" w14:textId="77777777" w:rsidTr="00DE3263">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2DAEB9BD" w14:textId="77777777" w:rsidR="00F87D1B" w:rsidRDefault="00F87D1B" w:rsidP="00DE3263">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23185750" w14:textId="77777777" w:rsidR="00F87D1B" w:rsidRDefault="00F87D1B" w:rsidP="00DE3263">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77DA4EC2" w14:textId="77777777" w:rsidR="00F87D1B" w:rsidRDefault="00F87D1B" w:rsidP="00DE3263">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D0C593F" w14:textId="77777777" w:rsidR="00F87D1B" w:rsidRDefault="00F87D1B" w:rsidP="00DE3263">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2DC8879A" w14:textId="77777777" w:rsidR="00F87D1B" w:rsidRDefault="00F87D1B" w:rsidP="00DE3263">
            <w:pPr>
              <w:pStyle w:val="TAH"/>
              <w:overflowPunct w:val="0"/>
              <w:autoSpaceDE w:val="0"/>
              <w:autoSpaceDN w:val="0"/>
              <w:adjustRightInd w:val="0"/>
              <w:rPr>
                <w:lang w:eastAsia="zh-CN"/>
              </w:rPr>
            </w:pPr>
            <w:r>
              <w:t>Bandwidth combination set</w:t>
            </w:r>
          </w:p>
        </w:tc>
      </w:tr>
      <w:tr w:rsidR="00F87D1B" w14:paraId="2D75D102" w14:textId="77777777" w:rsidTr="00DE32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7B171E" w14:textId="77777777" w:rsidR="00F87D1B" w:rsidRDefault="00F87D1B" w:rsidP="00DE3263">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n28</w:t>
            </w:r>
            <w:r>
              <w:rPr>
                <w:lang w:val="sv-SE"/>
              </w:rPr>
              <w:t>A-</w:t>
            </w:r>
            <w:r>
              <w:rPr>
                <w:rFonts w:eastAsia="宋体" w:hint="eastAsia"/>
                <w:lang w:eastAsia="zh-CN"/>
              </w:rPr>
              <w:t>n40A</w:t>
            </w:r>
            <w:r>
              <w:rPr>
                <w:rFonts w:eastAsia="宋体"/>
                <w:lang w:eastAsia="zh-CN"/>
              </w:rPr>
              <w:t>-n77A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32C8F2" w14:textId="77777777" w:rsidR="00F87D1B" w:rsidRDefault="00F87D1B" w:rsidP="00DE3263">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n28</w:t>
            </w:r>
            <w:r w:rsidRPr="00891756">
              <w:rPr>
                <w:lang w:val="en-US"/>
              </w:rPr>
              <w:t>A-</w:t>
            </w:r>
            <w:r>
              <w:rPr>
                <w:rFonts w:eastAsia="宋体" w:hint="eastAsia"/>
                <w:lang w:eastAsia="zh-CN"/>
              </w:rPr>
              <w:t>n40A</w:t>
            </w:r>
          </w:p>
          <w:p w14:paraId="2753B246" w14:textId="77777777" w:rsidR="00F87D1B" w:rsidRDefault="00F87D1B" w:rsidP="00DE3263">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n28</w:t>
            </w:r>
            <w:r w:rsidRPr="00BF1333">
              <w:rPr>
                <w:lang w:val="en-US"/>
              </w:rPr>
              <w:t>A-</w:t>
            </w:r>
            <w:r>
              <w:rPr>
                <w:rFonts w:eastAsia="宋体"/>
                <w:lang w:eastAsia="zh-CN"/>
              </w:rPr>
              <w:t>n77A</w:t>
            </w:r>
          </w:p>
          <w:p w14:paraId="50EAF069" w14:textId="77777777" w:rsidR="00F87D1B" w:rsidRDefault="00F87D1B" w:rsidP="00DE3263">
            <w:pPr>
              <w:pStyle w:val="TAC"/>
              <w:overflowPunct w:val="0"/>
              <w:autoSpaceDE w:val="0"/>
              <w:autoSpaceDN w:val="0"/>
              <w:adjustRightInd w:val="0"/>
              <w:rPr>
                <w:rFonts w:eastAsia="宋体"/>
                <w:lang w:eastAsia="zh-CN"/>
              </w:rPr>
            </w:pPr>
            <w:r>
              <w:rPr>
                <w:rFonts w:hint="eastAsia"/>
                <w:lang w:eastAsia="zh-CN"/>
              </w:rPr>
              <w:t>CA</w:t>
            </w:r>
            <w:r>
              <w:t>_</w:t>
            </w:r>
            <w:r>
              <w:rPr>
                <w:rFonts w:eastAsia="宋体" w:hint="eastAsia"/>
                <w:lang w:eastAsia="zh-CN"/>
              </w:rPr>
              <w:t>n40A</w:t>
            </w:r>
            <w:r>
              <w:rPr>
                <w:rFonts w:eastAsia="宋体"/>
                <w:lang w:eastAsia="zh-CN"/>
              </w:rPr>
              <w:t>-n77A</w:t>
            </w:r>
          </w:p>
        </w:tc>
        <w:tc>
          <w:tcPr>
            <w:tcW w:w="730" w:type="dxa"/>
            <w:tcBorders>
              <w:left w:val="single" w:sz="4" w:space="0" w:color="auto"/>
              <w:right w:val="single" w:sz="4" w:space="0" w:color="auto"/>
            </w:tcBorders>
            <w:vAlign w:val="center"/>
          </w:tcPr>
          <w:p w14:paraId="6015C2D6" w14:textId="77777777" w:rsidR="00F87D1B" w:rsidRDefault="00F87D1B" w:rsidP="00DE3263">
            <w:pPr>
              <w:pStyle w:val="TAC"/>
              <w:overflowPunct w:val="0"/>
              <w:autoSpaceDE w:val="0"/>
              <w:autoSpaceDN w:val="0"/>
              <w:adjustRightInd w:val="0"/>
              <w:rPr>
                <w:lang w:eastAsia="zh-CN"/>
              </w:rPr>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DE06BA7" w14:textId="77777777" w:rsidR="00F87D1B" w:rsidRDefault="00F87D1B" w:rsidP="00DE3263">
            <w:pPr>
              <w:pStyle w:val="TAC"/>
            </w:pPr>
            <w:r>
              <w:t xml:space="preserve">5, </w:t>
            </w:r>
            <w:r w:rsidRPr="00FE1D75">
              <w:t>10, 15, 20, 25, 30</w:t>
            </w:r>
          </w:p>
        </w:tc>
        <w:tc>
          <w:tcPr>
            <w:tcW w:w="1360" w:type="dxa"/>
            <w:tcBorders>
              <w:left w:val="single" w:sz="4" w:space="0" w:color="auto"/>
              <w:bottom w:val="nil"/>
              <w:right w:val="single" w:sz="4" w:space="0" w:color="auto"/>
            </w:tcBorders>
            <w:shd w:val="clear" w:color="auto" w:fill="auto"/>
            <w:vAlign w:val="center"/>
          </w:tcPr>
          <w:p w14:paraId="658EAC53" w14:textId="77777777" w:rsidR="00F87D1B" w:rsidRDefault="00F87D1B" w:rsidP="00DE3263">
            <w:pPr>
              <w:pStyle w:val="TAC"/>
              <w:overflowPunct w:val="0"/>
              <w:autoSpaceDE w:val="0"/>
              <w:autoSpaceDN w:val="0"/>
              <w:adjustRightInd w:val="0"/>
              <w:rPr>
                <w:lang w:eastAsia="zh-CN"/>
              </w:rPr>
            </w:pPr>
            <w:r>
              <w:rPr>
                <w:rFonts w:hint="eastAsia"/>
                <w:lang w:eastAsia="zh-CN"/>
              </w:rPr>
              <w:t>0</w:t>
            </w:r>
          </w:p>
        </w:tc>
      </w:tr>
      <w:tr w:rsidR="00F87D1B" w14:paraId="2D587ECC" w14:textId="77777777" w:rsidTr="00DE3263">
        <w:trPr>
          <w:trHeight w:val="187"/>
        </w:trPr>
        <w:tc>
          <w:tcPr>
            <w:tcW w:w="1983" w:type="dxa"/>
            <w:tcBorders>
              <w:top w:val="nil"/>
              <w:left w:val="single" w:sz="4" w:space="0" w:color="auto"/>
              <w:bottom w:val="nil"/>
              <w:right w:val="single" w:sz="4" w:space="0" w:color="auto"/>
            </w:tcBorders>
            <w:shd w:val="clear" w:color="auto" w:fill="auto"/>
            <w:vAlign w:val="center"/>
          </w:tcPr>
          <w:p w14:paraId="1BDFFFF0" w14:textId="77777777" w:rsidR="00F87D1B" w:rsidRDefault="00F87D1B" w:rsidP="00DE3263">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B6A553A" w14:textId="77777777" w:rsidR="00F87D1B" w:rsidRDefault="00F87D1B" w:rsidP="00DE3263">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3954975E" w14:textId="77777777" w:rsidR="00F87D1B" w:rsidRDefault="00F87D1B" w:rsidP="00DE3263">
            <w:pPr>
              <w:pStyle w:val="TAC"/>
              <w:overflowPunct w:val="0"/>
              <w:autoSpaceDE w:val="0"/>
              <w:autoSpaceDN w:val="0"/>
              <w:adjustRightInd w:val="0"/>
              <w:rPr>
                <w:lang w:eastAsia="zh-CN"/>
              </w:rPr>
            </w:pPr>
            <w:r>
              <w:rPr>
                <w:rFonts w:hint="eastAsia"/>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D3FD061" w14:textId="77777777" w:rsidR="00F87D1B" w:rsidRDefault="00F87D1B" w:rsidP="00DE3263">
            <w:pPr>
              <w:pStyle w:val="TAC"/>
            </w:pPr>
            <w:r w:rsidRPr="00FE1D75">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142A1446" w14:textId="77777777" w:rsidR="00F87D1B" w:rsidRDefault="00F87D1B" w:rsidP="00DE3263">
            <w:pPr>
              <w:pStyle w:val="TAC"/>
              <w:overflowPunct w:val="0"/>
              <w:autoSpaceDE w:val="0"/>
              <w:autoSpaceDN w:val="0"/>
              <w:adjustRightInd w:val="0"/>
              <w:rPr>
                <w:lang w:eastAsia="zh-CN"/>
              </w:rPr>
            </w:pPr>
          </w:p>
        </w:tc>
      </w:tr>
      <w:tr w:rsidR="00F87D1B" w14:paraId="0BAE0772" w14:textId="77777777" w:rsidTr="00DE32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0528E2" w14:textId="77777777" w:rsidR="00F87D1B" w:rsidRDefault="00F87D1B" w:rsidP="00DE3263">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FE3899" w14:textId="77777777" w:rsidR="00F87D1B" w:rsidRDefault="00F87D1B" w:rsidP="00DE3263">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42CE1EE6" w14:textId="77777777" w:rsidR="00F87D1B" w:rsidRDefault="00F87D1B" w:rsidP="00DE3263">
            <w:pPr>
              <w:pStyle w:val="TAC"/>
              <w:overflowPunct w:val="0"/>
              <w:autoSpaceDE w:val="0"/>
              <w:autoSpaceDN w:val="0"/>
              <w:adjustRightInd w:val="0"/>
              <w:rPr>
                <w:lang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88424CF" w14:textId="77777777" w:rsidR="00F87D1B" w:rsidRPr="00C85666" w:rsidRDefault="00F87D1B" w:rsidP="00DE3263">
            <w:pPr>
              <w:pStyle w:val="TAC"/>
              <w:rPr>
                <w:rFonts w:eastAsia="宋体"/>
                <w:lang w:eastAsia="zh-CN" w:bidi="ar"/>
              </w:rPr>
            </w:pPr>
            <w:r w:rsidRPr="00C47350">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850F71" w14:textId="77777777" w:rsidR="00F87D1B" w:rsidRDefault="00F87D1B" w:rsidP="00DE3263">
            <w:pPr>
              <w:pStyle w:val="TAC"/>
              <w:overflowPunct w:val="0"/>
              <w:autoSpaceDE w:val="0"/>
              <w:autoSpaceDN w:val="0"/>
              <w:adjustRightInd w:val="0"/>
              <w:rPr>
                <w:lang w:eastAsia="zh-CN"/>
              </w:rPr>
            </w:pPr>
          </w:p>
        </w:tc>
      </w:tr>
      <w:tr w:rsidR="00F87D1B" w14:paraId="630D0019" w14:textId="77777777" w:rsidTr="00DE32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604608" w14:textId="77777777" w:rsidR="00F87D1B" w:rsidRDefault="00F87D1B" w:rsidP="00DE3263">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n28</w:t>
            </w:r>
            <w:r>
              <w:rPr>
                <w:lang w:val="sv-SE"/>
              </w:rPr>
              <w:t>A-</w:t>
            </w:r>
            <w:r>
              <w:rPr>
                <w:rFonts w:eastAsia="宋体" w:hint="eastAsia"/>
                <w:lang w:eastAsia="zh-CN"/>
              </w:rPr>
              <w:t>n40A</w:t>
            </w:r>
            <w:r>
              <w:rPr>
                <w:rFonts w:eastAsia="宋体"/>
                <w:lang w:eastAsia="zh-CN"/>
              </w:rPr>
              <w:t>-n77(2A)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6B66ED" w14:textId="77777777" w:rsidR="00F87D1B" w:rsidRDefault="00F87D1B" w:rsidP="00DE3263">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n28</w:t>
            </w:r>
            <w:r w:rsidRPr="00880764">
              <w:rPr>
                <w:lang w:val="en-US"/>
              </w:rPr>
              <w:t>A-</w:t>
            </w:r>
            <w:r>
              <w:rPr>
                <w:rFonts w:eastAsia="宋体" w:hint="eastAsia"/>
                <w:lang w:eastAsia="zh-CN"/>
              </w:rPr>
              <w:t>n40A</w:t>
            </w:r>
          </w:p>
          <w:p w14:paraId="39587544" w14:textId="77777777" w:rsidR="00F87D1B" w:rsidRDefault="00F87D1B" w:rsidP="00DE3263">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n28</w:t>
            </w:r>
            <w:r w:rsidRPr="00BF1333">
              <w:rPr>
                <w:lang w:val="en-US"/>
              </w:rPr>
              <w:t>A-</w:t>
            </w:r>
            <w:r>
              <w:rPr>
                <w:rFonts w:eastAsia="宋体"/>
                <w:lang w:eastAsia="zh-CN"/>
              </w:rPr>
              <w:t>n77A</w:t>
            </w:r>
          </w:p>
          <w:p w14:paraId="119787B9" w14:textId="77777777" w:rsidR="00F87D1B" w:rsidRDefault="00F87D1B" w:rsidP="00DE3263">
            <w:pPr>
              <w:pStyle w:val="TAC"/>
              <w:overflowPunct w:val="0"/>
              <w:autoSpaceDE w:val="0"/>
              <w:autoSpaceDN w:val="0"/>
              <w:adjustRightInd w:val="0"/>
              <w:rPr>
                <w:rFonts w:eastAsia="宋体"/>
                <w:lang w:eastAsia="zh-CN"/>
              </w:rPr>
            </w:pPr>
            <w:r>
              <w:rPr>
                <w:rFonts w:hint="eastAsia"/>
                <w:lang w:eastAsia="zh-CN"/>
              </w:rPr>
              <w:t>CA</w:t>
            </w:r>
            <w:r>
              <w:t>_</w:t>
            </w:r>
            <w:r>
              <w:rPr>
                <w:rFonts w:eastAsia="宋体" w:hint="eastAsia"/>
                <w:lang w:eastAsia="zh-CN"/>
              </w:rPr>
              <w:t>n40A</w:t>
            </w:r>
            <w:r>
              <w:rPr>
                <w:rFonts w:eastAsia="宋体"/>
                <w:lang w:eastAsia="zh-CN"/>
              </w:rPr>
              <w:t>-n77A</w:t>
            </w:r>
          </w:p>
        </w:tc>
        <w:tc>
          <w:tcPr>
            <w:tcW w:w="730" w:type="dxa"/>
            <w:tcBorders>
              <w:left w:val="single" w:sz="4" w:space="0" w:color="auto"/>
              <w:right w:val="single" w:sz="4" w:space="0" w:color="auto"/>
            </w:tcBorders>
            <w:vAlign w:val="center"/>
          </w:tcPr>
          <w:p w14:paraId="7D3E8BC3" w14:textId="77777777" w:rsidR="00F87D1B" w:rsidRDefault="00F87D1B" w:rsidP="00DE3263">
            <w:pPr>
              <w:pStyle w:val="TAC"/>
              <w:overflowPunct w:val="0"/>
              <w:autoSpaceDE w:val="0"/>
              <w:autoSpaceDN w:val="0"/>
              <w:adjustRightInd w:val="0"/>
              <w:rPr>
                <w:lang w:eastAsia="zh-CN"/>
              </w:rPr>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384A396" w14:textId="77777777" w:rsidR="00F87D1B" w:rsidRDefault="00F87D1B" w:rsidP="00DE3263">
            <w:pPr>
              <w:pStyle w:val="TAC"/>
            </w:pPr>
            <w:r>
              <w:t xml:space="preserve">5, </w:t>
            </w:r>
            <w:r w:rsidRPr="00FE1D75">
              <w:t>10, 15, 20, 25, 30</w:t>
            </w:r>
          </w:p>
        </w:tc>
        <w:tc>
          <w:tcPr>
            <w:tcW w:w="1360" w:type="dxa"/>
            <w:tcBorders>
              <w:left w:val="single" w:sz="4" w:space="0" w:color="auto"/>
              <w:bottom w:val="nil"/>
              <w:right w:val="single" w:sz="4" w:space="0" w:color="auto"/>
            </w:tcBorders>
            <w:shd w:val="clear" w:color="auto" w:fill="auto"/>
            <w:vAlign w:val="center"/>
          </w:tcPr>
          <w:p w14:paraId="7284931F" w14:textId="77777777" w:rsidR="00F87D1B" w:rsidRDefault="00F87D1B" w:rsidP="00DE3263">
            <w:pPr>
              <w:pStyle w:val="TAC"/>
              <w:overflowPunct w:val="0"/>
              <w:autoSpaceDE w:val="0"/>
              <w:autoSpaceDN w:val="0"/>
              <w:adjustRightInd w:val="0"/>
              <w:rPr>
                <w:lang w:eastAsia="zh-CN"/>
              </w:rPr>
            </w:pPr>
            <w:r>
              <w:rPr>
                <w:rFonts w:hint="eastAsia"/>
                <w:lang w:eastAsia="zh-CN"/>
              </w:rPr>
              <w:t>0</w:t>
            </w:r>
          </w:p>
        </w:tc>
      </w:tr>
      <w:tr w:rsidR="00F87D1B" w14:paraId="7C799C44" w14:textId="77777777" w:rsidTr="00DE3263">
        <w:trPr>
          <w:trHeight w:val="187"/>
        </w:trPr>
        <w:tc>
          <w:tcPr>
            <w:tcW w:w="1983" w:type="dxa"/>
            <w:tcBorders>
              <w:top w:val="nil"/>
              <w:left w:val="single" w:sz="4" w:space="0" w:color="auto"/>
              <w:bottom w:val="nil"/>
              <w:right w:val="single" w:sz="4" w:space="0" w:color="auto"/>
            </w:tcBorders>
            <w:shd w:val="clear" w:color="auto" w:fill="auto"/>
            <w:vAlign w:val="center"/>
          </w:tcPr>
          <w:p w14:paraId="04C9B865" w14:textId="77777777" w:rsidR="00F87D1B" w:rsidRDefault="00F87D1B" w:rsidP="00DE3263">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9B3B117" w14:textId="77777777" w:rsidR="00F87D1B" w:rsidRDefault="00F87D1B" w:rsidP="00DE3263">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0D9D9441" w14:textId="77777777" w:rsidR="00F87D1B" w:rsidRDefault="00F87D1B" w:rsidP="00DE3263">
            <w:pPr>
              <w:pStyle w:val="TAC"/>
              <w:overflowPunct w:val="0"/>
              <w:autoSpaceDE w:val="0"/>
              <w:autoSpaceDN w:val="0"/>
              <w:adjustRightInd w:val="0"/>
              <w:rPr>
                <w:lang w:eastAsia="zh-CN"/>
              </w:rPr>
            </w:pPr>
            <w:r>
              <w:rPr>
                <w:rFonts w:hint="eastAsia"/>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14D2D5E" w14:textId="77777777" w:rsidR="00F87D1B" w:rsidRDefault="00F87D1B" w:rsidP="00DE3263">
            <w:pPr>
              <w:pStyle w:val="TAC"/>
            </w:pPr>
            <w:r w:rsidRPr="00FE1D75">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38D27259" w14:textId="77777777" w:rsidR="00F87D1B" w:rsidRDefault="00F87D1B" w:rsidP="00DE3263">
            <w:pPr>
              <w:pStyle w:val="TAC"/>
              <w:overflowPunct w:val="0"/>
              <w:autoSpaceDE w:val="0"/>
              <w:autoSpaceDN w:val="0"/>
              <w:adjustRightInd w:val="0"/>
              <w:rPr>
                <w:lang w:eastAsia="zh-CN"/>
              </w:rPr>
            </w:pPr>
          </w:p>
        </w:tc>
      </w:tr>
      <w:tr w:rsidR="00F87D1B" w14:paraId="4D59899B" w14:textId="77777777" w:rsidTr="00DE32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6CD809" w14:textId="77777777" w:rsidR="00F87D1B" w:rsidRDefault="00F87D1B" w:rsidP="00DE3263">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A8AA82" w14:textId="77777777" w:rsidR="00F87D1B" w:rsidRDefault="00F87D1B" w:rsidP="00DE3263">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43A223E1" w14:textId="77777777" w:rsidR="00F87D1B" w:rsidRDefault="00F87D1B" w:rsidP="00DE3263">
            <w:pPr>
              <w:pStyle w:val="TAC"/>
              <w:overflowPunct w:val="0"/>
              <w:autoSpaceDE w:val="0"/>
              <w:autoSpaceDN w:val="0"/>
              <w:adjustRightInd w:val="0"/>
              <w:rPr>
                <w:lang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E4742BC" w14:textId="77777777" w:rsidR="00F87D1B" w:rsidRPr="00C85666" w:rsidRDefault="00F87D1B" w:rsidP="00DE3263">
            <w:pPr>
              <w:pStyle w:val="TAC"/>
              <w:rPr>
                <w:rFonts w:eastAsia="宋体"/>
                <w:lang w:eastAsia="zh-CN" w:bidi="ar"/>
              </w:rPr>
            </w:pPr>
            <w:r w:rsidRPr="00960808">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D7F186" w14:textId="77777777" w:rsidR="00F87D1B" w:rsidRDefault="00F87D1B" w:rsidP="00DE3263">
            <w:pPr>
              <w:pStyle w:val="TAC"/>
              <w:overflowPunct w:val="0"/>
              <w:autoSpaceDE w:val="0"/>
              <w:autoSpaceDN w:val="0"/>
              <w:adjustRightInd w:val="0"/>
              <w:rPr>
                <w:lang w:eastAsia="zh-CN"/>
              </w:rPr>
            </w:pPr>
          </w:p>
        </w:tc>
      </w:tr>
    </w:tbl>
    <w:p w14:paraId="7F00D6AC" w14:textId="77777777" w:rsidR="00F87D1B" w:rsidRDefault="00F87D1B" w:rsidP="00F87D1B">
      <w:pPr>
        <w:pStyle w:val="TH"/>
        <w:sectPr w:rsidR="00F87D1B">
          <w:pgSz w:w="11906" w:h="16838"/>
          <w:pgMar w:top="567" w:right="1134" w:bottom="709" w:left="1134" w:header="720" w:footer="720" w:gutter="0"/>
          <w:cols w:space="720"/>
          <w:docGrid w:linePitch="272"/>
        </w:sectPr>
      </w:pPr>
    </w:p>
    <w:p w14:paraId="5E387CBE" w14:textId="29D00BC7" w:rsidR="00F87D1B" w:rsidRDefault="00F87D1B" w:rsidP="00F87D1B">
      <w:pPr>
        <w:pStyle w:val="41"/>
      </w:pPr>
      <w:bookmarkStart w:id="344" w:name="_Toc136288330"/>
      <w:r>
        <w:rPr>
          <w:rFonts w:hint="eastAsia"/>
        </w:rPr>
        <w:lastRenderedPageBreak/>
        <w:t>5.32.</w:t>
      </w:r>
      <w:r>
        <w:t>1</w:t>
      </w:r>
      <w:r>
        <w:rPr>
          <w:rFonts w:hint="eastAsia"/>
        </w:rPr>
        <w:t>.3</w:t>
      </w:r>
      <w:r>
        <w:tab/>
      </w:r>
      <w:r w:rsidRPr="000469EC">
        <w:t>∆T</w:t>
      </w:r>
      <w:r w:rsidRPr="000469EC">
        <w:rPr>
          <w:vertAlign w:val="subscript"/>
        </w:rPr>
        <w:t>IB</w:t>
      </w:r>
      <w:r w:rsidRPr="000469EC">
        <w:rPr>
          <w:rFonts w:hint="eastAsia"/>
          <w:vertAlign w:val="subscript"/>
        </w:rPr>
        <w:t>,c</w:t>
      </w:r>
      <w:r w:rsidRPr="000469EC">
        <w:t xml:space="preserve"> and ∆R</w:t>
      </w:r>
      <w:r w:rsidRPr="000469EC">
        <w:rPr>
          <w:vertAlign w:val="subscript"/>
        </w:rPr>
        <w:t>IB</w:t>
      </w:r>
      <w:r w:rsidRPr="000469EC">
        <w:rPr>
          <w:rFonts w:hint="eastAsia"/>
          <w:vertAlign w:val="subscript"/>
        </w:rPr>
        <w:t>,c</w:t>
      </w:r>
      <w:r w:rsidRPr="000469EC">
        <w:t xml:space="preserve"> values</w:t>
      </w:r>
      <w:bookmarkEnd w:id="344"/>
    </w:p>
    <w:p w14:paraId="38167365" w14:textId="77777777" w:rsidR="00F87D1B" w:rsidRDefault="00F87D1B" w:rsidP="00F87D1B">
      <w:r>
        <w:t xml:space="preserve">For </w:t>
      </w:r>
      <w:r>
        <w:rPr>
          <w:lang w:eastAsia="zh-CN"/>
        </w:rPr>
        <w:t>CA_n28</w:t>
      </w:r>
      <w:r>
        <w:t>-n40</w:t>
      </w:r>
      <w:r>
        <w:rPr>
          <w:lang w:eastAsia="zh-CN"/>
        </w:rPr>
        <w:t>-</w:t>
      </w:r>
      <w:r>
        <w:rPr>
          <w:rFonts w:hint="eastAsia"/>
          <w:lang w:eastAsia="zh-CN"/>
        </w:rPr>
        <w:t>n</w:t>
      </w:r>
      <w:r>
        <w:rPr>
          <w:lang w:eastAsia="zh-CN"/>
        </w:rPr>
        <w:t>77</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Pr>
          <w:lang w:val="en-US" w:eastAsia="zh-CN"/>
        </w:rPr>
        <w:t>CA</w:t>
      </w:r>
      <w:r>
        <w:rPr>
          <w:lang w:val="en-US" w:eastAsia="ko-KR"/>
        </w:rPr>
        <w:t>_</w:t>
      </w:r>
      <w:r>
        <w:rPr>
          <w:lang w:val="en-US" w:eastAsia="zh-CN"/>
        </w:rPr>
        <w:t>n</w:t>
      </w:r>
      <w:r>
        <w:rPr>
          <w:rFonts w:eastAsia="宋体" w:hint="eastAsia"/>
          <w:lang w:val="en-US" w:eastAsia="zh-CN"/>
        </w:rPr>
        <w:t>28</w:t>
      </w:r>
      <w:r>
        <w:rPr>
          <w:lang w:val="en-US" w:eastAsia="zh-CN"/>
        </w:rPr>
        <w:t>-</w:t>
      </w:r>
      <w:r>
        <w:rPr>
          <w:lang w:val="en-US" w:eastAsia="ko-KR"/>
        </w:rPr>
        <w:t>n4</w:t>
      </w:r>
      <w:r>
        <w:rPr>
          <w:rFonts w:eastAsia="宋体" w:hint="eastAsia"/>
          <w:lang w:val="en-US" w:eastAsia="zh-CN"/>
        </w:rPr>
        <w:t>0</w:t>
      </w:r>
      <w:r>
        <w:rPr>
          <w:lang w:val="en-US" w:eastAsia="ko-KR"/>
        </w:rPr>
        <w:t>-n78</w:t>
      </w:r>
      <w:r>
        <w:t xml:space="preserve"> and are given in the tables below.</w:t>
      </w:r>
    </w:p>
    <w:p w14:paraId="5055B285" w14:textId="6E798484" w:rsidR="00F87D1B" w:rsidRDefault="00F87D1B" w:rsidP="00F87D1B">
      <w:pPr>
        <w:pStyle w:val="TH"/>
        <w:rPr>
          <w:rFonts w:cs="Arial"/>
        </w:rPr>
      </w:pPr>
      <w:r>
        <w:rPr>
          <w:rFonts w:cs="Arial"/>
        </w:rPr>
        <w:t xml:space="preserve">Table </w:t>
      </w:r>
      <w:r>
        <w:rPr>
          <w:rFonts w:cs="Arial" w:hint="eastAsia"/>
        </w:rPr>
        <w:t>5.32</w:t>
      </w:r>
      <w:r>
        <w:rPr>
          <w:rFonts w:cs="Arial"/>
        </w:rPr>
        <w:t>.1.3-1: ΔT</w:t>
      </w:r>
      <w:r w:rsidRPr="000469EC">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F87D1B" w14:paraId="05092F3C" w14:textId="77777777" w:rsidTr="00DE3263">
        <w:trPr>
          <w:jc w:val="center"/>
        </w:trPr>
        <w:tc>
          <w:tcPr>
            <w:tcW w:w="2336" w:type="dxa"/>
            <w:vMerge w:val="restart"/>
            <w:tcBorders>
              <w:top w:val="single" w:sz="4" w:space="0" w:color="auto"/>
              <w:left w:val="single" w:sz="4" w:space="0" w:color="auto"/>
              <w:right w:val="single" w:sz="4" w:space="0" w:color="auto"/>
            </w:tcBorders>
          </w:tcPr>
          <w:p w14:paraId="02AE8770" w14:textId="77777777" w:rsidR="00F87D1B" w:rsidRDefault="00F87D1B" w:rsidP="00DE3263">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C8E9579" w14:textId="77777777" w:rsidR="00F87D1B" w:rsidRDefault="00F87D1B" w:rsidP="00DE3263">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F87D1B" w14:paraId="43C439E6" w14:textId="77777777" w:rsidTr="00DE3263">
        <w:trPr>
          <w:jc w:val="center"/>
        </w:trPr>
        <w:tc>
          <w:tcPr>
            <w:tcW w:w="2336" w:type="dxa"/>
            <w:vMerge/>
            <w:tcBorders>
              <w:left w:val="single" w:sz="4" w:space="0" w:color="auto"/>
              <w:bottom w:val="single" w:sz="4" w:space="0" w:color="auto"/>
              <w:right w:val="single" w:sz="4" w:space="0" w:color="auto"/>
            </w:tcBorders>
          </w:tcPr>
          <w:p w14:paraId="4C65C6F8" w14:textId="77777777" w:rsidR="00F87D1B" w:rsidRDefault="00F87D1B" w:rsidP="00DE3263">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78EFE71" w14:textId="77777777" w:rsidR="00F87D1B" w:rsidRDefault="00F87D1B" w:rsidP="00DE3263">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F87D1B" w14:paraId="73B009BF" w14:textId="77777777" w:rsidTr="00DE326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9EE0857" w14:textId="77777777" w:rsidR="00F87D1B" w:rsidRDefault="00F87D1B" w:rsidP="00DE3263">
            <w:pPr>
              <w:keepNext/>
              <w:keepLines/>
              <w:spacing w:after="0"/>
              <w:jc w:val="center"/>
              <w:rPr>
                <w:rFonts w:ascii="Arial" w:eastAsia="宋体"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n28</w:t>
            </w:r>
            <w:r>
              <w:rPr>
                <w:rFonts w:ascii="Arial" w:eastAsia="等线" w:hAnsi="Arial"/>
                <w:sz w:val="18"/>
                <w:lang w:val="sv-SE" w:eastAsia="ja-JP"/>
              </w:rPr>
              <w:t>-</w:t>
            </w:r>
            <w:r>
              <w:rPr>
                <w:rFonts w:ascii="Arial" w:eastAsia="等线" w:hAnsi="Arial"/>
                <w:sz w:val="18"/>
                <w:lang w:val="en-US" w:eastAsia="zh-CN"/>
              </w:rPr>
              <w:t>n40</w:t>
            </w:r>
            <w:r>
              <w:rPr>
                <w:rFonts w:ascii="Arial" w:eastAsia="等线" w:hAnsi="Arial"/>
                <w:sz w:val="18"/>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1BC2DF01" w14:textId="77777777" w:rsidR="00F87D1B" w:rsidRPr="00A27690" w:rsidRDefault="00F87D1B" w:rsidP="00DE3263">
            <w:pPr>
              <w:keepNext/>
              <w:keepLines/>
              <w:spacing w:after="0"/>
              <w:jc w:val="center"/>
              <w:rPr>
                <w:rFonts w:ascii="Arial" w:eastAsia="等线" w:hAnsi="Arial" w:cs="Arial"/>
                <w:sz w:val="18"/>
                <w:szCs w:val="18"/>
                <w:lang w:val="en-US" w:eastAsia="zh-CN"/>
              </w:rPr>
            </w:pPr>
            <w:r w:rsidRPr="00A27690">
              <w:rPr>
                <w:rFonts w:ascii="Arial" w:hAnsi="Arial" w:cs="Arial"/>
                <w:sz w:val="18"/>
                <w:szCs w:val="18"/>
                <w:lang w:eastAsia="ja-JP"/>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DF1E456" w14:textId="77777777" w:rsidR="00F87D1B" w:rsidRPr="00A27690" w:rsidRDefault="00F87D1B" w:rsidP="00DE3263">
            <w:pPr>
              <w:keepNext/>
              <w:keepLines/>
              <w:spacing w:after="0"/>
              <w:jc w:val="center"/>
              <w:rPr>
                <w:rFonts w:ascii="Arial" w:eastAsia="等线" w:hAnsi="Arial" w:cs="Arial"/>
                <w:sz w:val="18"/>
                <w:szCs w:val="18"/>
                <w:lang w:val="en-US" w:eastAsia="zh-CN"/>
              </w:rPr>
            </w:pPr>
            <w:r w:rsidRPr="00A27690">
              <w:rPr>
                <w:rFonts w:ascii="Arial" w:hAnsi="Arial" w:cs="Arial"/>
                <w:sz w:val="18"/>
                <w:szCs w:val="18"/>
                <w:lang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3D168D8" w14:textId="77777777" w:rsidR="00F87D1B" w:rsidRPr="00A27690" w:rsidRDefault="00F87D1B" w:rsidP="00DE3263">
            <w:pPr>
              <w:keepNext/>
              <w:keepLines/>
              <w:spacing w:after="0"/>
              <w:jc w:val="center"/>
              <w:rPr>
                <w:rFonts w:ascii="Arial" w:eastAsia="等线" w:hAnsi="Arial" w:cs="Arial"/>
                <w:sz w:val="18"/>
                <w:szCs w:val="18"/>
                <w:lang w:val="en-US" w:eastAsia="zh-CN"/>
              </w:rPr>
            </w:pPr>
            <w:r w:rsidRPr="00A27690">
              <w:rPr>
                <w:rFonts w:ascii="Arial" w:hAnsi="Arial" w:cs="Arial"/>
                <w:sz w:val="18"/>
                <w:szCs w:val="18"/>
                <w:lang w:eastAsia="ja-JP"/>
              </w:rPr>
              <w:t>0.8</w:t>
            </w:r>
          </w:p>
        </w:tc>
      </w:tr>
      <w:tr w:rsidR="00F87D1B" w14:paraId="2D876EB1" w14:textId="77777777" w:rsidTr="00DE3263">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4372D813" w14:textId="77777777" w:rsidR="00F87D1B" w:rsidRPr="00901DE9" w:rsidRDefault="00F87D1B" w:rsidP="00DE3263">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27D83C20" w14:textId="77777777" w:rsidR="00F87D1B" w:rsidRDefault="00F87D1B" w:rsidP="00DE3263">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3FAE58B0" w14:textId="77777777" w:rsidR="00F87D1B" w:rsidRDefault="00F87D1B" w:rsidP="00F87D1B">
      <w:pPr>
        <w:rPr>
          <w:lang w:eastAsia="ko-KR"/>
        </w:rPr>
      </w:pPr>
    </w:p>
    <w:p w14:paraId="1E8D305B" w14:textId="5FFFE040" w:rsidR="00F87D1B" w:rsidRDefault="00F87D1B" w:rsidP="00F87D1B">
      <w:pPr>
        <w:pStyle w:val="TH"/>
      </w:pPr>
      <w:r>
        <w:rPr>
          <w:rFonts w:cs="Arial"/>
        </w:rPr>
        <w:t>Table 5.32.1.3-2: ΔR</w:t>
      </w:r>
      <w:r w:rsidRPr="000469EC">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F87D1B" w:rsidRPr="00F92868" w14:paraId="5A2DB8A2" w14:textId="77777777" w:rsidTr="00DE3263">
        <w:trPr>
          <w:trHeight w:val="187"/>
          <w:jc w:val="center"/>
        </w:trPr>
        <w:tc>
          <w:tcPr>
            <w:tcW w:w="1594" w:type="dxa"/>
            <w:vMerge w:val="restart"/>
          </w:tcPr>
          <w:p w14:paraId="2984D36C" w14:textId="77777777" w:rsidR="00F87D1B" w:rsidRPr="00F92868" w:rsidRDefault="00F87D1B" w:rsidP="00DE3263">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67AFB132" w14:textId="77777777" w:rsidR="00F87D1B" w:rsidRPr="00F92868" w:rsidRDefault="00F87D1B" w:rsidP="00DE3263">
            <w:pPr>
              <w:keepNext/>
              <w:keepLines/>
              <w:spacing w:after="0"/>
              <w:jc w:val="center"/>
              <w:rPr>
                <w:rFonts w:ascii="Arial" w:eastAsia="等线" w:hAnsi="Arial"/>
                <w:b/>
                <w:sz w:val="18"/>
              </w:rPr>
            </w:pPr>
            <w:r w:rsidRPr="00901DE9">
              <w:rPr>
                <w:rFonts w:ascii="Arial" w:eastAsia="等线" w:hAnsi="Arial"/>
                <w:b/>
                <w:sz w:val="18"/>
              </w:rPr>
              <w:t>ΔR</w:t>
            </w:r>
            <w:r w:rsidRPr="00901DE9">
              <w:rPr>
                <w:rFonts w:ascii="Arial" w:eastAsia="等线" w:hAnsi="Arial"/>
                <w:b/>
                <w:sz w:val="18"/>
                <w:vertAlign w:val="subscript"/>
              </w:rPr>
              <w:t>IB,c</w:t>
            </w:r>
            <w:r w:rsidRPr="00901DE9">
              <w:rPr>
                <w:rFonts w:ascii="Arial" w:eastAsia="等线" w:hAnsi="Arial"/>
                <w:b/>
                <w:sz w:val="18"/>
              </w:rPr>
              <w:t xml:space="preserve"> for NR bands (dB)</w:t>
            </w:r>
            <w:r w:rsidRPr="00901DE9">
              <w:rPr>
                <w:rFonts w:ascii="Arial" w:eastAsia="等线" w:hAnsi="Arial"/>
                <w:b/>
                <w:sz w:val="18"/>
                <w:vertAlign w:val="superscript"/>
              </w:rPr>
              <w:t>9</w:t>
            </w:r>
          </w:p>
        </w:tc>
      </w:tr>
      <w:tr w:rsidR="00F87D1B" w:rsidRPr="00F92868" w14:paraId="2DE751BF" w14:textId="77777777" w:rsidTr="00DE3263">
        <w:trPr>
          <w:trHeight w:val="187"/>
          <w:jc w:val="center"/>
        </w:trPr>
        <w:tc>
          <w:tcPr>
            <w:tcW w:w="1594" w:type="dxa"/>
            <w:vMerge/>
            <w:tcBorders>
              <w:bottom w:val="single" w:sz="4" w:space="0" w:color="auto"/>
            </w:tcBorders>
          </w:tcPr>
          <w:p w14:paraId="27110727" w14:textId="77777777" w:rsidR="00F87D1B" w:rsidRPr="00F92868" w:rsidRDefault="00F87D1B" w:rsidP="00DE3263">
            <w:pPr>
              <w:keepNext/>
              <w:keepLines/>
              <w:spacing w:after="0"/>
              <w:jc w:val="center"/>
              <w:rPr>
                <w:rFonts w:ascii="Arial" w:eastAsia="等线" w:hAnsi="Arial"/>
                <w:b/>
                <w:sz w:val="18"/>
              </w:rPr>
            </w:pPr>
          </w:p>
        </w:tc>
        <w:tc>
          <w:tcPr>
            <w:tcW w:w="5845" w:type="dxa"/>
            <w:gridSpan w:val="3"/>
            <w:vAlign w:val="center"/>
          </w:tcPr>
          <w:p w14:paraId="534C3703" w14:textId="77777777" w:rsidR="00F87D1B" w:rsidRPr="00F92868" w:rsidRDefault="00F87D1B" w:rsidP="00DE3263">
            <w:pPr>
              <w:keepNext/>
              <w:keepLines/>
              <w:spacing w:after="0"/>
              <w:jc w:val="center"/>
              <w:rPr>
                <w:rFonts w:ascii="Arial" w:eastAsia="等线" w:hAnsi="Arial"/>
                <w:b/>
                <w:sz w:val="18"/>
              </w:rPr>
            </w:pPr>
            <w:r w:rsidRPr="00901DE9">
              <w:rPr>
                <w:rFonts w:ascii="Arial" w:eastAsia="等线" w:hAnsi="Arial"/>
                <w:b/>
                <w:sz w:val="18"/>
              </w:rPr>
              <w:t>Component band in order of bands in configuration</w:t>
            </w:r>
            <w:r w:rsidRPr="00901DE9">
              <w:rPr>
                <w:rFonts w:ascii="Arial" w:eastAsia="等线" w:hAnsi="Arial"/>
                <w:b/>
                <w:sz w:val="18"/>
                <w:vertAlign w:val="superscript"/>
              </w:rPr>
              <w:t>10</w:t>
            </w:r>
          </w:p>
        </w:tc>
      </w:tr>
      <w:tr w:rsidR="00F87D1B" w:rsidRPr="00F92868" w14:paraId="13649116" w14:textId="77777777" w:rsidTr="00DE3263">
        <w:trPr>
          <w:trHeight w:val="187"/>
          <w:jc w:val="center"/>
        </w:trPr>
        <w:tc>
          <w:tcPr>
            <w:tcW w:w="1594" w:type="dxa"/>
            <w:shd w:val="clear" w:color="auto" w:fill="auto"/>
          </w:tcPr>
          <w:p w14:paraId="1E37D632" w14:textId="77777777" w:rsidR="00F87D1B" w:rsidRPr="00F92868" w:rsidRDefault="00F87D1B" w:rsidP="00DE3263">
            <w:pPr>
              <w:keepNext/>
              <w:keepLines/>
              <w:spacing w:after="0"/>
              <w:jc w:val="center"/>
              <w:rPr>
                <w:rFonts w:ascii="Arial" w:eastAsia="等线" w:hAnsi="Arial"/>
                <w:sz w:val="18"/>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n28</w:t>
            </w:r>
            <w:r>
              <w:rPr>
                <w:rFonts w:ascii="Arial" w:eastAsia="等线" w:hAnsi="Arial"/>
                <w:sz w:val="18"/>
                <w:lang w:val="sv-SE" w:eastAsia="ja-JP"/>
              </w:rPr>
              <w:t>-</w:t>
            </w:r>
            <w:r>
              <w:rPr>
                <w:rFonts w:ascii="Arial" w:eastAsia="等线" w:hAnsi="Arial"/>
                <w:sz w:val="18"/>
                <w:lang w:val="en-US" w:eastAsia="zh-CN"/>
              </w:rPr>
              <w:t>n40</w:t>
            </w:r>
            <w:r>
              <w:rPr>
                <w:rFonts w:ascii="Arial" w:eastAsia="等线" w:hAnsi="Arial"/>
                <w:sz w:val="18"/>
                <w:lang w:val="sv-SE" w:eastAsia="zh-CN"/>
              </w:rPr>
              <w:t>-n77</w:t>
            </w:r>
          </w:p>
        </w:tc>
        <w:tc>
          <w:tcPr>
            <w:tcW w:w="1948" w:type="dxa"/>
            <w:vAlign w:val="center"/>
          </w:tcPr>
          <w:p w14:paraId="5F20EC6B" w14:textId="77777777" w:rsidR="00F87D1B" w:rsidRPr="00CB51A9" w:rsidRDefault="00F87D1B" w:rsidP="00DE3263">
            <w:pPr>
              <w:keepNext/>
              <w:keepLines/>
              <w:spacing w:after="0"/>
              <w:jc w:val="center"/>
              <w:rPr>
                <w:rFonts w:ascii="Arial" w:eastAsia="等线" w:hAnsi="Arial" w:cs="Arial"/>
                <w:sz w:val="18"/>
                <w:szCs w:val="18"/>
                <w:lang w:val="en-US" w:eastAsia="zh-CN"/>
              </w:rPr>
            </w:pPr>
            <w:r w:rsidRPr="00CB51A9">
              <w:rPr>
                <w:rFonts w:ascii="Arial" w:eastAsia="等线" w:hAnsi="Arial" w:cs="Arial"/>
                <w:sz w:val="18"/>
                <w:szCs w:val="18"/>
                <w:lang w:val="en-US" w:eastAsia="zh-CN"/>
              </w:rPr>
              <w:t>-</w:t>
            </w:r>
          </w:p>
        </w:tc>
        <w:tc>
          <w:tcPr>
            <w:tcW w:w="1948" w:type="dxa"/>
            <w:vAlign w:val="center"/>
          </w:tcPr>
          <w:p w14:paraId="0D1A9DD0" w14:textId="77777777" w:rsidR="00F87D1B" w:rsidRPr="00CB51A9" w:rsidRDefault="00F87D1B" w:rsidP="00DE3263">
            <w:pPr>
              <w:keepNext/>
              <w:keepLines/>
              <w:spacing w:after="0"/>
              <w:jc w:val="center"/>
              <w:rPr>
                <w:rFonts w:ascii="Arial" w:eastAsia="等线" w:hAnsi="Arial" w:cs="Arial"/>
                <w:sz w:val="18"/>
                <w:szCs w:val="18"/>
                <w:lang w:val="en-US" w:eastAsia="zh-CN"/>
              </w:rPr>
            </w:pPr>
            <w:r w:rsidRPr="00CB51A9">
              <w:rPr>
                <w:rFonts w:ascii="Arial" w:eastAsia="等线" w:hAnsi="Arial" w:cs="Arial"/>
                <w:sz w:val="18"/>
                <w:szCs w:val="18"/>
                <w:lang w:val="en-US" w:eastAsia="zh-CN"/>
              </w:rPr>
              <w:t>-</w:t>
            </w:r>
          </w:p>
        </w:tc>
        <w:tc>
          <w:tcPr>
            <w:tcW w:w="1949" w:type="dxa"/>
            <w:vAlign w:val="center"/>
          </w:tcPr>
          <w:p w14:paraId="5124FF57" w14:textId="77777777" w:rsidR="00F87D1B" w:rsidRPr="00CB51A9" w:rsidRDefault="00F87D1B" w:rsidP="00DE3263">
            <w:pPr>
              <w:keepNext/>
              <w:keepLines/>
              <w:spacing w:after="0"/>
              <w:jc w:val="center"/>
              <w:rPr>
                <w:rFonts w:ascii="Arial" w:eastAsia="等线" w:hAnsi="Arial" w:cs="Arial"/>
                <w:sz w:val="18"/>
                <w:szCs w:val="18"/>
                <w:lang w:val="en-US" w:eastAsia="zh-CN"/>
              </w:rPr>
            </w:pPr>
            <w:r w:rsidRPr="00CB51A9">
              <w:rPr>
                <w:rFonts w:ascii="Arial" w:eastAsia="等线" w:hAnsi="Arial" w:cs="Arial"/>
                <w:sz w:val="18"/>
                <w:szCs w:val="18"/>
                <w:lang w:val="en-US" w:eastAsia="ja-JP"/>
              </w:rPr>
              <w:t>0.5</w:t>
            </w:r>
          </w:p>
        </w:tc>
      </w:tr>
      <w:tr w:rsidR="00F87D1B" w:rsidRPr="00F92868" w14:paraId="3C77689F" w14:textId="77777777" w:rsidTr="00DE3263">
        <w:trPr>
          <w:trHeight w:val="187"/>
          <w:jc w:val="center"/>
        </w:trPr>
        <w:tc>
          <w:tcPr>
            <w:tcW w:w="7439" w:type="dxa"/>
            <w:gridSpan w:val="4"/>
            <w:tcBorders>
              <w:bottom w:val="single" w:sz="4" w:space="0" w:color="auto"/>
            </w:tcBorders>
            <w:shd w:val="clear" w:color="auto" w:fill="auto"/>
          </w:tcPr>
          <w:p w14:paraId="141EC2BA" w14:textId="77777777" w:rsidR="00F87D1B" w:rsidRPr="00901DE9" w:rsidRDefault="00F87D1B" w:rsidP="00DE3263">
            <w:pPr>
              <w:keepLines/>
              <w:spacing w:after="0"/>
              <w:ind w:left="870" w:hanging="870"/>
              <w:rPr>
                <w:rFonts w:eastAsia="等线" w:cs="Arial"/>
                <w:lang w:eastAsia="ja-JP"/>
              </w:rPr>
            </w:pPr>
            <w:r w:rsidRPr="00901DE9">
              <w:rPr>
                <w:rFonts w:ascii="Arial" w:eastAsia="等线" w:hAnsi="Arial" w:cs="Arial"/>
                <w:sz w:val="18"/>
                <w:lang w:eastAsia="ja-JP"/>
              </w:rPr>
              <w:t>NOTE 9:</w:t>
            </w:r>
            <w:r w:rsidRPr="00901DE9">
              <w:rPr>
                <w:rFonts w:ascii="Arial" w:eastAsia="等线" w:hAnsi="Arial" w:cs="Arial"/>
                <w:sz w:val="18"/>
                <w:lang w:eastAsia="ja-JP"/>
              </w:rPr>
              <w:tab/>
              <w:t xml:space="preserve"> “-” denotes ΔR</w:t>
            </w:r>
            <w:r w:rsidRPr="00901DE9">
              <w:rPr>
                <w:rFonts w:ascii="Arial" w:eastAsia="等线" w:hAnsi="Arial" w:cs="Arial"/>
                <w:sz w:val="18"/>
                <w:vertAlign w:val="subscript"/>
                <w:lang w:eastAsia="ja-JP"/>
              </w:rPr>
              <w:t>IB,c</w:t>
            </w:r>
            <w:r w:rsidRPr="00901DE9">
              <w:rPr>
                <w:rFonts w:ascii="Arial" w:eastAsia="等线" w:hAnsi="Arial" w:cs="Arial"/>
                <w:sz w:val="18"/>
                <w:lang w:eastAsia="ja-JP"/>
              </w:rPr>
              <w:t xml:space="preserve"> = 0.</w:t>
            </w:r>
          </w:p>
          <w:p w14:paraId="7B2102DA" w14:textId="77777777" w:rsidR="00F87D1B" w:rsidRDefault="00F87D1B" w:rsidP="00DE3263">
            <w:pPr>
              <w:keepLines/>
              <w:spacing w:after="0"/>
              <w:ind w:left="870" w:hanging="870"/>
              <w:rPr>
                <w:rFonts w:ascii="Arial" w:eastAsia="等线" w:hAnsi="Arial"/>
                <w:color w:val="000000"/>
                <w:sz w:val="18"/>
                <w:lang w:val="en-US" w:eastAsia="zh-CN"/>
              </w:rPr>
            </w:pPr>
            <w:r w:rsidRPr="00901DE9">
              <w:rPr>
                <w:rFonts w:ascii="Arial" w:eastAsia="等线" w:hAnsi="Arial" w:cs="Arial"/>
                <w:sz w:val="18"/>
                <w:lang w:eastAsia="ja-JP"/>
              </w:rPr>
              <w:t>NOTE 10:</w:t>
            </w:r>
            <w:r w:rsidRPr="00901DE9">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901DE9">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901DE9">
              <w:rPr>
                <w:rFonts w:ascii="Arial" w:eastAsia="等线" w:hAnsi="Arial" w:cs="Arial"/>
                <w:sz w:val="18"/>
                <w:lang w:eastAsia="ja-JP"/>
              </w:rPr>
              <w:t>.</w:t>
            </w:r>
          </w:p>
        </w:tc>
      </w:tr>
    </w:tbl>
    <w:p w14:paraId="4BF56651" w14:textId="77777777" w:rsidR="00F87D1B" w:rsidRDefault="00F87D1B" w:rsidP="00F87D1B"/>
    <w:p w14:paraId="20630100" w14:textId="2EEA72B6" w:rsidR="00F87D1B" w:rsidRPr="00A20126" w:rsidRDefault="00F87D1B" w:rsidP="00F87D1B">
      <w:pPr>
        <w:pStyle w:val="31"/>
      </w:pPr>
      <w:bookmarkStart w:id="345" w:name="_Toc136288331"/>
      <w:r>
        <w:t>5.32.2</w:t>
      </w:r>
      <w:r>
        <w:tab/>
      </w:r>
      <w:r w:rsidRPr="00A20126">
        <w:t>Specific for 2 bands UL CA</w:t>
      </w:r>
      <w:bookmarkEnd w:id="345"/>
    </w:p>
    <w:p w14:paraId="112A3319" w14:textId="37F33349" w:rsidR="00F87D1B" w:rsidRPr="00A20126" w:rsidRDefault="00F87D1B" w:rsidP="00F87D1B">
      <w:pPr>
        <w:pStyle w:val="41"/>
      </w:pPr>
      <w:bookmarkStart w:id="346" w:name="_Toc136288332"/>
      <w:r>
        <w:rPr>
          <w:rFonts w:hint="eastAsia"/>
        </w:rPr>
        <w:t>5.32.2</w:t>
      </w:r>
      <w:r>
        <w:t>.1</w:t>
      </w:r>
      <w:r>
        <w:tab/>
      </w:r>
      <w:r>
        <w:rPr>
          <w:rFonts w:hint="eastAsia"/>
        </w:rPr>
        <w:t>UE co-existence studies</w:t>
      </w:r>
      <w:bookmarkEnd w:id="346"/>
    </w:p>
    <w:p w14:paraId="1AF6EE3F" w14:textId="77777777" w:rsidR="00F87D1B" w:rsidRDefault="00F87D1B" w:rsidP="00F87D1B">
      <w:pPr>
        <w:pStyle w:val="Guidance"/>
        <w:rPr>
          <w:rFonts w:eastAsia="宋体"/>
          <w:i w:val="0"/>
          <w:color w:val="auto"/>
          <w:szCs w:val="22"/>
          <w:lang w:val="en-US" w:eastAsia="zh-CN"/>
        </w:rPr>
      </w:pPr>
      <w:r>
        <w:rPr>
          <w:rFonts w:eastAsia="宋体"/>
          <w:i w:val="0"/>
          <w:color w:val="auto"/>
          <w:szCs w:val="22"/>
          <w:lang w:val="en-US" w:eastAsia="zh-CN"/>
        </w:rPr>
        <w:t>UL n28-n40 gives IMD3 and IMD4 into DL n77.</w:t>
      </w:r>
    </w:p>
    <w:p w14:paraId="0E1EA827" w14:textId="77777777" w:rsidR="00F87D1B" w:rsidRDefault="00F87D1B" w:rsidP="00F87D1B">
      <w:pPr>
        <w:pStyle w:val="Guidance"/>
        <w:rPr>
          <w:rFonts w:eastAsia="宋体"/>
          <w:i w:val="0"/>
          <w:color w:val="auto"/>
          <w:szCs w:val="22"/>
          <w:lang w:val="en-US" w:eastAsia="zh-CN"/>
        </w:rPr>
      </w:pPr>
      <w:r>
        <w:rPr>
          <w:rFonts w:eastAsia="宋体"/>
          <w:i w:val="0"/>
          <w:color w:val="auto"/>
          <w:szCs w:val="22"/>
          <w:lang w:val="en-US" w:eastAsia="zh-CN"/>
        </w:rPr>
        <w:t>UL n28-n77 gives IMD3 into DL n40.</w:t>
      </w:r>
    </w:p>
    <w:p w14:paraId="49259BA9" w14:textId="77777777" w:rsidR="00F87D1B" w:rsidRPr="0089391C" w:rsidRDefault="00F87D1B" w:rsidP="00F87D1B">
      <w:pPr>
        <w:pStyle w:val="Guidance"/>
        <w:rPr>
          <w:rFonts w:eastAsia="宋体"/>
          <w:i w:val="0"/>
          <w:color w:val="auto"/>
          <w:szCs w:val="22"/>
          <w:lang w:val="en-US" w:eastAsia="zh-CN"/>
        </w:rPr>
      </w:pPr>
      <w:r>
        <w:rPr>
          <w:rFonts w:eastAsia="宋体"/>
          <w:i w:val="0"/>
          <w:color w:val="auto"/>
          <w:szCs w:val="22"/>
          <w:lang w:val="en-US" w:eastAsia="zh-CN"/>
        </w:rPr>
        <w:t>UL n40-n77 gives IMD3 and IMD5 into DL n28.</w:t>
      </w:r>
    </w:p>
    <w:p w14:paraId="42D184C7" w14:textId="0B42E4A6" w:rsidR="00F87D1B" w:rsidRPr="00A20126" w:rsidRDefault="00F87D1B" w:rsidP="00F87D1B">
      <w:pPr>
        <w:pStyle w:val="41"/>
      </w:pPr>
      <w:bookmarkStart w:id="347" w:name="_Toc136288333"/>
      <w:r>
        <w:rPr>
          <w:rFonts w:hint="eastAsia"/>
        </w:rPr>
        <w:t>5.32.2</w:t>
      </w:r>
      <w:r w:rsidRPr="00A20126">
        <w:t>.2</w:t>
      </w:r>
      <w:r w:rsidRPr="00A20126">
        <w:tab/>
        <w:t>REFSENS requirements</w:t>
      </w:r>
      <w:bookmarkEnd w:id="347"/>
    </w:p>
    <w:p w14:paraId="7ADF8CB9" w14:textId="77777777" w:rsidR="00F87D1B" w:rsidRDefault="00F87D1B" w:rsidP="00F87D1B">
      <w:r>
        <w:t xml:space="preserve">Based on the co-existence studies there are a need to define MSD values. MSD values from </w:t>
      </w:r>
      <w:r>
        <w:rPr>
          <w:lang w:val="en-US" w:eastAsia="zh-CN"/>
        </w:rPr>
        <w:t>CA</w:t>
      </w:r>
      <w:r>
        <w:rPr>
          <w:lang w:val="en-US" w:eastAsia="ko-KR"/>
        </w:rPr>
        <w:t>_</w:t>
      </w:r>
      <w:r>
        <w:rPr>
          <w:lang w:val="en-US" w:eastAsia="zh-CN"/>
        </w:rPr>
        <w:t>n</w:t>
      </w:r>
      <w:r>
        <w:rPr>
          <w:rFonts w:eastAsia="宋体" w:hint="eastAsia"/>
          <w:lang w:val="en-US" w:eastAsia="zh-CN"/>
        </w:rPr>
        <w:t>28</w:t>
      </w:r>
      <w:r>
        <w:rPr>
          <w:lang w:val="en-US" w:eastAsia="zh-CN"/>
        </w:rPr>
        <w:t>-</w:t>
      </w:r>
      <w:r>
        <w:rPr>
          <w:lang w:val="en-US" w:eastAsia="ko-KR"/>
        </w:rPr>
        <w:t>n4</w:t>
      </w:r>
      <w:r>
        <w:rPr>
          <w:rFonts w:eastAsia="宋体" w:hint="eastAsia"/>
          <w:lang w:val="en-US" w:eastAsia="zh-CN"/>
        </w:rPr>
        <w:t>0</w:t>
      </w:r>
      <w:r>
        <w:rPr>
          <w:lang w:val="en-US" w:eastAsia="ko-KR"/>
        </w:rPr>
        <w:t>-n78</w:t>
      </w:r>
      <w:r>
        <w:t xml:space="preserve"> are reused.</w:t>
      </w:r>
    </w:p>
    <w:p w14:paraId="6D268B84" w14:textId="351B6CB4" w:rsidR="00F87D1B" w:rsidRDefault="00F87D1B" w:rsidP="00F87D1B">
      <w:pPr>
        <w:pStyle w:val="TH"/>
        <w:rPr>
          <w:rFonts w:cs="Arial"/>
        </w:rPr>
      </w:pPr>
      <w:r>
        <w:rPr>
          <w:rFonts w:cs="Arial"/>
        </w:rPr>
        <w:t>Table 5.32.2</w:t>
      </w:r>
      <w:r w:rsidRPr="00A20126">
        <w:rPr>
          <w:rFonts w:cs="Arial"/>
        </w:rPr>
        <w:t>.</w:t>
      </w:r>
      <w:r>
        <w:rPr>
          <w:rFonts w:cs="Arial"/>
        </w:rPr>
        <w:t xml:space="preserve">2-1: </w:t>
      </w:r>
      <w:r w:rsidRPr="00A20126">
        <w:rPr>
          <w:rFonts w:cs="Arial"/>
        </w:rPr>
        <w:t xml:space="preserve">3DL/2UL </w:t>
      </w:r>
      <w:r>
        <w:rPr>
          <w:rFonts w:cs="Arial"/>
        </w:rPr>
        <w:t>inter-band</w:t>
      </w:r>
      <w:r w:rsidRPr="00A20126">
        <w:rPr>
          <w:rFonts w:cs="Arial"/>
        </w:rPr>
        <w:t xml:space="preserve"> 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F87D1B" w14:paraId="69231DB8" w14:textId="77777777" w:rsidTr="00DE3263">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AC33FF6" w14:textId="77777777" w:rsidR="00F87D1B" w:rsidRDefault="00F87D1B" w:rsidP="00DE3263">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2F79A7B2" w14:textId="77777777" w:rsidR="00F87D1B" w:rsidRDefault="00F87D1B" w:rsidP="00DE3263">
            <w:pPr>
              <w:pStyle w:val="TAH"/>
            </w:pPr>
            <w:r>
              <w:t>Source of IMD</w:t>
            </w:r>
          </w:p>
        </w:tc>
      </w:tr>
      <w:tr w:rsidR="00F87D1B" w14:paraId="2C96B18C" w14:textId="77777777" w:rsidTr="00DE3263">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33815AE" w14:textId="77777777" w:rsidR="00F87D1B" w:rsidRDefault="00F87D1B" w:rsidP="00DE3263">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9A47507" w14:textId="77777777" w:rsidR="00F87D1B" w:rsidRDefault="00F87D1B" w:rsidP="00DE3263">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552A4597" w14:textId="77777777" w:rsidR="00F87D1B" w:rsidRDefault="00F87D1B" w:rsidP="00DE3263">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51BC9D9A" w14:textId="77777777" w:rsidR="00F87D1B" w:rsidRDefault="00F87D1B" w:rsidP="00DE3263">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4BF6FE6D" w14:textId="77777777" w:rsidR="00F87D1B" w:rsidRDefault="00F87D1B" w:rsidP="00DE3263">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5D8B8180" w14:textId="77777777" w:rsidR="00F87D1B" w:rsidRDefault="00F87D1B" w:rsidP="00DE3263">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4BF3E68A" w14:textId="77777777" w:rsidR="00F87D1B" w:rsidRDefault="00F87D1B" w:rsidP="00DE3263">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66E00A35" w14:textId="77777777" w:rsidR="00F87D1B" w:rsidRDefault="00F87D1B" w:rsidP="00DE3263">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3BF4776F" w14:textId="77777777" w:rsidR="00F87D1B" w:rsidRDefault="00F87D1B" w:rsidP="00DE3263">
            <w:pPr>
              <w:pStyle w:val="TAH"/>
            </w:pPr>
          </w:p>
        </w:tc>
      </w:tr>
      <w:tr w:rsidR="00F87D1B" w14:paraId="0136359B" w14:textId="77777777" w:rsidTr="00DE326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C2601A1" w14:textId="77777777" w:rsidR="00F87D1B" w:rsidRDefault="00F87D1B" w:rsidP="00DE3263">
            <w:pPr>
              <w:pStyle w:val="TAC"/>
              <w:rPr>
                <w:lang w:val="en-US" w:eastAsia="zh-CN"/>
              </w:rPr>
            </w:pPr>
            <w:r>
              <w:rPr>
                <w:rFonts w:hint="eastAsia"/>
                <w:lang w:val="en-US" w:eastAsia="zh-CN"/>
              </w:rPr>
              <w:t>CA_n28-n</w:t>
            </w:r>
            <w:r>
              <w:rPr>
                <w:lang w:val="en-US" w:eastAsia="zh-CN"/>
              </w:rPr>
              <w:t>40</w:t>
            </w:r>
            <w:r>
              <w:rPr>
                <w:rFonts w:hint="eastAsia"/>
                <w:lang w:val="en-US" w:eastAsia="zh-CN"/>
              </w:rPr>
              <w:t>-n</w:t>
            </w:r>
            <w:r>
              <w:rPr>
                <w:lang w:val="en-US" w:eastAsia="zh-CN"/>
              </w:rPr>
              <w:t>77</w:t>
            </w:r>
          </w:p>
        </w:tc>
        <w:tc>
          <w:tcPr>
            <w:tcW w:w="1146" w:type="dxa"/>
            <w:tcBorders>
              <w:top w:val="single" w:sz="4" w:space="0" w:color="auto"/>
              <w:left w:val="single" w:sz="4" w:space="0" w:color="auto"/>
              <w:right w:val="single" w:sz="4" w:space="0" w:color="auto"/>
            </w:tcBorders>
            <w:vAlign w:val="center"/>
          </w:tcPr>
          <w:p w14:paraId="4919590D" w14:textId="77777777" w:rsidR="00F87D1B" w:rsidRDefault="00F87D1B" w:rsidP="00DE3263">
            <w:pPr>
              <w:pStyle w:val="TAC"/>
              <w:rPr>
                <w:lang w:val="en-US" w:eastAsia="ko-KR"/>
              </w:rPr>
            </w:pPr>
            <w:r>
              <w:rPr>
                <w:rFonts w:eastAsia="Malgun Gothic"/>
                <w:szCs w:val="18"/>
                <w:lang w:eastAsia="ko-KR"/>
              </w:rPr>
              <w:t>n28</w:t>
            </w:r>
          </w:p>
        </w:tc>
        <w:tc>
          <w:tcPr>
            <w:tcW w:w="960" w:type="dxa"/>
            <w:tcBorders>
              <w:top w:val="single" w:sz="4" w:space="0" w:color="auto"/>
              <w:left w:val="single" w:sz="4" w:space="0" w:color="auto"/>
              <w:right w:val="single" w:sz="4" w:space="0" w:color="auto"/>
            </w:tcBorders>
          </w:tcPr>
          <w:p w14:paraId="6C7A2036" w14:textId="77777777" w:rsidR="00F87D1B" w:rsidRDefault="00F87D1B" w:rsidP="00DE3263">
            <w:pPr>
              <w:pStyle w:val="TAC"/>
              <w:rPr>
                <w:lang w:val="en-US" w:eastAsia="ko-KR"/>
              </w:rPr>
            </w:pPr>
            <w:r>
              <w:rPr>
                <w:lang w:val="en-US" w:eastAsia="ko-KR"/>
              </w:rPr>
              <w:t>745.5</w:t>
            </w:r>
          </w:p>
        </w:tc>
        <w:tc>
          <w:tcPr>
            <w:tcW w:w="964" w:type="dxa"/>
            <w:tcBorders>
              <w:top w:val="single" w:sz="4" w:space="0" w:color="auto"/>
              <w:left w:val="single" w:sz="4" w:space="0" w:color="auto"/>
              <w:right w:val="single" w:sz="4" w:space="0" w:color="auto"/>
            </w:tcBorders>
          </w:tcPr>
          <w:p w14:paraId="2432A550" w14:textId="77777777" w:rsidR="00F87D1B" w:rsidRDefault="00F87D1B" w:rsidP="00DE3263">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45FCC4E8" w14:textId="77777777" w:rsidR="00F87D1B" w:rsidRDefault="00F87D1B" w:rsidP="00DE3263">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0D1ABFC4" w14:textId="77777777" w:rsidR="00F87D1B" w:rsidRDefault="00F87D1B" w:rsidP="00DE3263">
            <w:pPr>
              <w:pStyle w:val="TAC"/>
              <w:rPr>
                <w:lang w:val="en-US" w:eastAsia="ko-KR"/>
              </w:rPr>
            </w:pPr>
            <w:r>
              <w:rPr>
                <w:rFonts w:eastAsia="Malgun Gothic"/>
                <w:szCs w:val="18"/>
                <w:lang w:eastAsia="ko-KR"/>
              </w:rPr>
              <w:t>800.5</w:t>
            </w:r>
          </w:p>
        </w:tc>
        <w:tc>
          <w:tcPr>
            <w:tcW w:w="977" w:type="dxa"/>
            <w:tcBorders>
              <w:top w:val="single" w:sz="4" w:space="0" w:color="auto"/>
              <w:left w:val="single" w:sz="4" w:space="0" w:color="auto"/>
              <w:bottom w:val="single" w:sz="4" w:space="0" w:color="auto"/>
              <w:right w:val="single" w:sz="4" w:space="0" w:color="auto"/>
            </w:tcBorders>
          </w:tcPr>
          <w:p w14:paraId="563B809E" w14:textId="77777777" w:rsidR="00F87D1B" w:rsidRDefault="00F87D1B" w:rsidP="00DE3263">
            <w:pPr>
              <w:pStyle w:val="TAC"/>
            </w:pPr>
            <w:r>
              <w:t>11</w:t>
            </w:r>
          </w:p>
        </w:tc>
        <w:tc>
          <w:tcPr>
            <w:tcW w:w="828" w:type="dxa"/>
            <w:tcBorders>
              <w:top w:val="single" w:sz="4" w:space="0" w:color="auto"/>
              <w:left w:val="single" w:sz="4" w:space="0" w:color="auto"/>
              <w:right w:val="single" w:sz="4" w:space="0" w:color="auto"/>
            </w:tcBorders>
            <w:vAlign w:val="center"/>
          </w:tcPr>
          <w:p w14:paraId="43C21300" w14:textId="77777777" w:rsidR="00F87D1B" w:rsidRDefault="00F87D1B" w:rsidP="00DE3263">
            <w:pPr>
              <w:pStyle w:val="TAC"/>
              <w:rPr>
                <w:lang w:eastAsia="zh-CN"/>
              </w:rPr>
            </w:pPr>
            <w:r>
              <w:t>FDD</w:t>
            </w:r>
          </w:p>
        </w:tc>
        <w:tc>
          <w:tcPr>
            <w:tcW w:w="1057" w:type="dxa"/>
            <w:tcBorders>
              <w:top w:val="single" w:sz="4" w:space="0" w:color="auto"/>
              <w:left w:val="single" w:sz="4" w:space="0" w:color="auto"/>
              <w:right w:val="single" w:sz="4" w:space="0" w:color="auto"/>
            </w:tcBorders>
          </w:tcPr>
          <w:p w14:paraId="075FCC88" w14:textId="77777777" w:rsidR="00F87D1B" w:rsidRDefault="00F87D1B" w:rsidP="00DE3263">
            <w:pPr>
              <w:pStyle w:val="TAC"/>
            </w:pPr>
            <w:r>
              <w:t>IMD3</w:t>
            </w:r>
            <w:r>
              <w:rPr>
                <w:vertAlign w:val="superscript"/>
                <w:lang w:eastAsia="ja-JP"/>
              </w:rPr>
              <w:t>1</w:t>
            </w:r>
          </w:p>
        </w:tc>
      </w:tr>
      <w:tr w:rsidR="00F87D1B" w14:paraId="058754B2" w14:textId="77777777" w:rsidTr="00DE326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7B337A1" w14:textId="77777777" w:rsidR="00F87D1B" w:rsidRDefault="00F87D1B" w:rsidP="00DE326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169D76E" w14:textId="77777777" w:rsidR="00F87D1B" w:rsidRDefault="00F87D1B" w:rsidP="00DE3263">
            <w:pPr>
              <w:pStyle w:val="TAC"/>
              <w:rPr>
                <w:lang w:val="en-US" w:eastAsia="ko-KR"/>
              </w:rPr>
            </w:pPr>
            <w:r>
              <w:rPr>
                <w:rFonts w:eastAsia="Malgun Gothic"/>
                <w:szCs w:val="18"/>
                <w:lang w:eastAsia="ko-KR"/>
              </w:rPr>
              <w:t>n40</w:t>
            </w:r>
          </w:p>
        </w:tc>
        <w:tc>
          <w:tcPr>
            <w:tcW w:w="960" w:type="dxa"/>
            <w:tcBorders>
              <w:top w:val="single" w:sz="4" w:space="0" w:color="auto"/>
              <w:left w:val="single" w:sz="4" w:space="0" w:color="auto"/>
              <w:right w:val="single" w:sz="4" w:space="0" w:color="auto"/>
            </w:tcBorders>
          </w:tcPr>
          <w:p w14:paraId="647A884A" w14:textId="77777777" w:rsidR="00F87D1B" w:rsidRDefault="00F87D1B" w:rsidP="00DE3263">
            <w:pPr>
              <w:pStyle w:val="TAC"/>
              <w:rPr>
                <w:lang w:val="en-US" w:eastAsia="ko-KR"/>
              </w:rPr>
            </w:pPr>
            <w:r>
              <w:rPr>
                <w:rFonts w:eastAsia="Malgun Gothic"/>
                <w:szCs w:val="18"/>
                <w:lang w:eastAsia="ko-KR"/>
              </w:rPr>
              <w:t>2302.5</w:t>
            </w:r>
          </w:p>
        </w:tc>
        <w:tc>
          <w:tcPr>
            <w:tcW w:w="964" w:type="dxa"/>
            <w:tcBorders>
              <w:top w:val="single" w:sz="4" w:space="0" w:color="auto"/>
              <w:left w:val="single" w:sz="4" w:space="0" w:color="auto"/>
              <w:right w:val="single" w:sz="4" w:space="0" w:color="auto"/>
            </w:tcBorders>
          </w:tcPr>
          <w:p w14:paraId="4BCB61A3" w14:textId="77777777" w:rsidR="00F87D1B" w:rsidRDefault="00F87D1B" w:rsidP="00DE3263">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546D937D" w14:textId="77777777" w:rsidR="00F87D1B" w:rsidRDefault="00F87D1B" w:rsidP="00DE3263">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0AC0041F" w14:textId="77777777" w:rsidR="00F87D1B" w:rsidRDefault="00F87D1B" w:rsidP="00DE3263">
            <w:pPr>
              <w:pStyle w:val="TAC"/>
              <w:rPr>
                <w:lang w:val="en-US" w:eastAsia="ko-KR"/>
              </w:rPr>
            </w:pPr>
            <w:r>
              <w:rPr>
                <w:rFonts w:eastAsia="Malgun Gothic"/>
                <w:szCs w:val="18"/>
                <w:lang w:eastAsia="ko-KR"/>
              </w:rPr>
              <w:t>2302.5</w:t>
            </w:r>
          </w:p>
        </w:tc>
        <w:tc>
          <w:tcPr>
            <w:tcW w:w="977" w:type="dxa"/>
            <w:tcBorders>
              <w:top w:val="single" w:sz="4" w:space="0" w:color="auto"/>
              <w:left w:val="single" w:sz="4" w:space="0" w:color="auto"/>
              <w:bottom w:val="single" w:sz="4" w:space="0" w:color="auto"/>
              <w:right w:val="single" w:sz="4" w:space="0" w:color="auto"/>
            </w:tcBorders>
          </w:tcPr>
          <w:p w14:paraId="036AC759" w14:textId="77777777" w:rsidR="00F87D1B" w:rsidRDefault="00F87D1B" w:rsidP="00DE3263">
            <w:pPr>
              <w:pStyle w:val="TAC"/>
            </w:pPr>
            <w:r>
              <w:t>N/A</w:t>
            </w:r>
          </w:p>
        </w:tc>
        <w:tc>
          <w:tcPr>
            <w:tcW w:w="828" w:type="dxa"/>
            <w:tcBorders>
              <w:top w:val="single" w:sz="4" w:space="0" w:color="auto"/>
              <w:left w:val="single" w:sz="4" w:space="0" w:color="auto"/>
              <w:right w:val="single" w:sz="4" w:space="0" w:color="auto"/>
            </w:tcBorders>
            <w:vAlign w:val="center"/>
          </w:tcPr>
          <w:p w14:paraId="326E49A5" w14:textId="77777777" w:rsidR="00F87D1B" w:rsidRDefault="00F87D1B" w:rsidP="00DE3263">
            <w:pPr>
              <w:pStyle w:val="TAC"/>
              <w:rPr>
                <w:lang w:eastAsia="zh-CN"/>
              </w:rPr>
            </w:pPr>
            <w:r>
              <w:t>TDD</w:t>
            </w:r>
          </w:p>
        </w:tc>
        <w:tc>
          <w:tcPr>
            <w:tcW w:w="1057" w:type="dxa"/>
            <w:tcBorders>
              <w:top w:val="single" w:sz="4" w:space="0" w:color="auto"/>
              <w:left w:val="single" w:sz="4" w:space="0" w:color="auto"/>
              <w:right w:val="single" w:sz="4" w:space="0" w:color="auto"/>
            </w:tcBorders>
          </w:tcPr>
          <w:p w14:paraId="4C0C0E24" w14:textId="77777777" w:rsidR="00F87D1B" w:rsidRDefault="00F87D1B" w:rsidP="00DE3263">
            <w:pPr>
              <w:pStyle w:val="TAC"/>
            </w:pPr>
            <w:r>
              <w:t>N/A</w:t>
            </w:r>
          </w:p>
        </w:tc>
      </w:tr>
      <w:tr w:rsidR="00F87D1B" w14:paraId="09AE2535" w14:textId="77777777" w:rsidTr="00DE326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3C8ED6F" w14:textId="77777777" w:rsidR="00F87D1B" w:rsidRDefault="00F87D1B" w:rsidP="00DE326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E497AB7" w14:textId="77777777" w:rsidR="00F87D1B" w:rsidRDefault="00F87D1B" w:rsidP="00DE3263">
            <w:pPr>
              <w:pStyle w:val="TAC"/>
              <w:rPr>
                <w:lang w:val="en-US" w:eastAsia="ko-KR"/>
              </w:rPr>
            </w:pPr>
            <w:r>
              <w:rPr>
                <w:rFonts w:eastAsia="Malgun Gothic"/>
                <w:szCs w:val="18"/>
                <w:lang w:eastAsia="ko-KR"/>
              </w:rPr>
              <w:t>n77</w:t>
            </w:r>
          </w:p>
        </w:tc>
        <w:tc>
          <w:tcPr>
            <w:tcW w:w="960" w:type="dxa"/>
            <w:tcBorders>
              <w:top w:val="single" w:sz="4" w:space="0" w:color="auto"/>
              <w:left w:val="single" w:sz="4" w:space="0" w:color="auto"/>
              <w:right w:val="single" w:sz="4" w:space="0" w:color="auto"/>
            </w:tcBorders>
          </w:tcPr>
          <w:p w14:paraId="23F58B95" w14:textId="77777777" w:rsidR="00F87D1B" w:rsidRDefault="00F87D1B" w:rsidP="00DE3263">
            <w:pPr>
              <w:pStyle w:val="TAC"/>
              <w:rPr>
                <w:lang w:val="en-US" w:eastAsia="ko-KR"/>
              </w:rPr>
            </w:pPr>
            <w:r>
              <w:rPr>
                <w:rFonts w:eastAsia="Malgun Gothic"/>
                <w:szCs w:val="18"/>
                <w:lang w:eastAsia="ko-KR"/>
              </w:rPr>
              <w:t>3795</w:t>
            </w:r>
          </w:p>
        </w:tc>
        <w:tc>
          <w:tcPr>
            <w:tcW w:w="964" w:type="dxa"/>
            <w:tcBorders>
              <w:top w:val="single" w:sz="4" w:space="0" w:color="auto"/>
              <w:left w:val="single" w:sz="4" w:space="0" w:color="auto"/>
              <w:right w:val="single" w:sz="4" w:space="0" w:color="auto"/>
            </w:tcBorders>
          </w:tcPr>
          <w:p w14:paraId="1DF8A973" w14:textId="77777777" w:rsidR="00F87D1B" w:rsidRDefault="00F87D1B" w:rsidP="00DE3263">
            <w:pPr>
              <w:pStyle w:val="TAC"/>
              <w:rPr>
                <w:lang w:val="en-US" w:eastAsia="ko-KR"/>
              </w:rPr>
            </w:pPr>
            <w:r>
              <w:rPr>
                <w:rFonts w:eastAsia="Malgun Gothic"/>
                <w:szCs w:val="18"/>
                <w:lang w:eastAsia="ko-KR"/>
              </w:rPr>
              <w:t>10</w:t>
            </w:r>
          </w:p>
        </w:tc>
        <w:tc>
          <w:tcPr>
            <w:tcW w:w="960" w:type="dxa"/>
            <w:tcBorders>
              <w:top w:val="single" w:sz="4" w:space="0" w:color="auto"/>
              <w:left w:val="single" w:sz="4" w:space="0" w:color="auto"/>
              <w:right w:val="single" w:sz="4" w:space="0" w:color="auto"/>
            </w:tcBorders>
          </w:tcPr>
          <w:p w14:paraId="67895DD8" w14:textId="77777777" w:rsidR="00F87D1B" w:rsidRDefault="00F87D1B" w:rsidP="00DE3263">
            <w:pPr>
              <w:pStyle w:val="TAC"/>
              <w:rPr>
                <w:lang w:val="en-US" w:eastAsia="ko-KR"/>
              </w:rPr>
            </w:pPr>
            <w:r>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1BE202BC" w14:textId="77777777" w:rsidR="00F87D1B" w:rsidRDefault="00F87D1B" w:rsidP="00DE3263">
            <w:pPr>
              <w:pStyle w:val="TAC"/>
              <w:rPr>
                <w:lang w:val="en-US" w:eastAsia="ko-KR"/>
              </w:rPr>
            </w:pPr>
            <w:r>
              <w:rPr>
                <w:rFonts w:eastAsia="Malgun Gothic"/>
                <w:szCs w:val="18"/>
                <w:lang w:eastAsia="ko-KR"/>
              </w:rPr>
              <w:t>3795</w:t>
            </w:r>
          </w:p>
        </w:tc>
        <w:tc>
          <w:tcPr>
            <w:tcW w:w="977" w:type="dxa"/>
            <w:tcBorders>
              <w:top w:val="single" w:sz="4" w:space="0" w:color="auto"/>
              <w:left w:val="single" w:sz="4" w:space="0" w:color="auto"/>
              <w:bottom w:val="single" w:sz="4" w:space="0" w:color="auto"/>
              <w:right w:val="single" w:sz="4" w:space="0" w:color="auto"/>
            </w:tcBorders>
          </w:tcPr>
          <w:p w14:paraId="488FA2EA" w14:textId="77777777" w:rsidR="00F87D1B" w:rsidRDefault="00F87D1B" w:rsidP="00DE3263">
            <w:pPr>
              <w:pStyle w:val="TAC"/>
            </w:pPr>
            <w:r>
              <w:t>N/A</w:t>
            </w:r>
          </w:p>
        </w:tc>
        <w:tc>
          <w:tcPr>
            <w:tcW w:w="828" w:type="dxa"/>
            <w:tcBorders>
              <w:top w:val="single" w:sz="4" w:space="0" w:color="auto"/>
              <w:left w:val="single" w:sz="4" w:space="0" w:color="auto"/>
              <w:right w:val="single" w:sz="4" w:space="0" w:color="auto"/>
            </w:tcBorders>
            <w:vAlign w:val="center"/>
          </w:tcPr>
          <w:p w14:paraId="4969C2D3" w14:textId="77777777" w:rsidR="00F87D1B" w:rsidRDefault="00F87D1B" w:rsidP="00DE3263">
            <w:pPr>
              <w:pStyle w:val="TAC"/>
              <w:rPr>
                <w:lang w:eastAsia="zh-CN"/>
              </w:rPr>
            </w:pPr>
            <w:r>
              <w:t>TDD</w:t>
            </w:r>
          </w:p>
        </w:tc>
        <w:tc>
          <w:tcPr>
            <w:tcW w:w="1057" w:type="dxa"/>
            <w:tcBorders>
              <w:top w:val="single" w:sz="4" w:space="0" w:color="auto"/>
              <w:left w:val="single" w:sz="4" w:space="0" w:color="auto"/>
              <w:right w:val="single" w:sz="4" w:space="0" w:color="auto"/>
            </w:tcBorders>
          </w:tcPr>
          <w:p w14:paraId="7963EDFE" w14:textId="77777777" w:rsidR="00F87D1B" w:rsidRDefault="00F87D1B" w:rsidP="00DE3263">
            <w:pPr>
              <w:pStyle w:val="TAC"/>
            </w:pPr>
            <w:r>
              <w:t>N/A</w:t>
            </w:r>
          </w:p>
        </w:tc>
      </w:tr>
      <w:tr w:rsidR="00F87D1B" w14:paraId="14D04B72" w14:textId="77777777" w:rsidTr="00DE326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D62683" w14:textId="77777777" w:rsidR="00F87D1B" w:rsidRDefault="00F87D1B" w:rsidP="00DE326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A905BA3" w14:textId="77777777" w:rsidR="00F87D1B" w:rsidRDefault="00F87D1B" w:rsidP="00DE3263">
            <w:pPr>
              <w:pStyle w:val="TAC"/>
              <w:rPr>
                <w:lang w:val="en-US" w:eastAsia="ko-KR"/>
              </w:rPr>
            </w:pPr>
            <w:r>
              <w:rPr>
                <w:rFonts w:cs="Arial"/>
                <w:color w:val="000000" w:themeColor="text1"/>
                <w:szCs w:val="18"/>
              </w:rPr>
              <w:t>n28</w:t>
            </w:r>
          </w:p>
        </w:tc>
        <w:tc>
          <w:tcPr>
            <w:tcW w:w="960" w:type="dxa"/>
            <w:tcBorders>
              <w:top w:val="single" w:sz="4" w:space="0" w:color="auto"/>
              <w:left w:val="single" w:sz="4" w:space="0" w:color="auto"/>
              <w:right w:val="single" w:sz="4" w:space="0" w:color="auto"/>
            </w:tcBorders>
          </w:tcPr>
          <w:p w14:paraId="1F18535C" w14:textId="77777777" w:rsidR="00F87D1B" w:rsidRDefault="00F87D1B" w:rsidP="00DE3263">
            <w:pPr>
              <w:pStyle w:val="TAC"/>
              <w:rPr>
                <w:lang w:val="en-US" w:eastAsia="ko-KR"/>
              </w:rPr>
            </w:pPr>
            <w:r>
              <w:rPr>
                <w:lang w:val="en-US" w:eastAsia="zh-CN"/>
              </w:rPr>
              <w:t>708</w:t>
            </w:r>
          </w:p>
        </w:tc>
        <w:tc>
          <w:tcPr>
            <w:tcW w:w="964" w:type="dxa"/>
            <w:tcBorders>
              <w:top w:val="single" w:sz="4" w:space="0" w:color="auto"/>
              <w:left w:val="single" w:sz="4" w:space="0" w:color="auto"/>
              <w:right w:val="single" w:sz="4" w:space="0" w:color="auto"/>
            </w:tcBorders>
          </w:tcPr>
          <w:p w14:paraId="0342AD6B" w14:textId="77777777" w:rsidR="00F87D1B" w:rsidRDefault="00F87D1B" w:rsidP="00DE3263">
            <w:pPr>
              <w:pStyle w:val="TAC"/>
              <w:rPr>
                <w:lang w:val="en-US" w:eastAsia="ko-KR"/>
              </w:rPr>
            </w:pPr>
            <w:r>
              <w:t>5</w:t>
            </w:r>
          </w:p>
        </w:tc>
        <w:tc>
          <w:tcPr>
            <w:tcW w:w="960" w:type="dxa"/>
            <w:tcBorders>
              <w:top w:val="single" w:sz="4" w:space="0" w:color="auto"/>
              <w:left w:val="single" w:sz="4" w:space="0" w:color="auto"/>
              <w:right w:val="single" w:sz="4" w:space="0" w:color="auto"/>
            </w:tcBorders>
          </w:tcPr>
          <w:p w14:paraId="30038FCE" w14:textId="77777777" w:rsidR="00F87D1B" w:rsidRDefault="00F87D1B" w:rsidP="00DE3263">
            <w:pPr>
              <w:pStyle w:val="TAC"/>
              <w:rPr>
                <w:lang w:val="en-US" w:eastAsia="ko-KR"/>
              </w:rPr>
            </w:pPr>
            <w:r>
              <w:t>25</w:t>
            </w:r>
          </w:p>
        </w:tc>
        <w:tc>
          <w:tcPr>
            <w:tcW w:w="960" w:type="dxa"/>
            <w:tcBorders>
              <w:top w:val="single" w:sz="4" w:space="0" w:color="auto"/>
              <w:left w:val="single" w:sz="4" w:space="0" w:color="auto"/>
              <w:right w:val="single" w:sz="4" w:space="0" w:color="auto"/>
            </w:tcBorders>
          </w:tcPr>
          <w:p w14:paraId="13B09294" w14:textId="77777777" w:rsidR="00F87D1B" w:rsidRDefault="00F87D1B" w:rsidP="00DE3263">
            <w:pPr>
              <w:pStyle w:val="TAC"/>
              <w:rPr>
                <w:lang w:val="en-US" w:eastAsia="ko-KR"/>
              </w:rPr>
            </w:pPr>
            <w:r>
              <w:t>2120</w:t>
            </w:r>
          </w:p>
        </w:tc>
        <w:tc>
          <w:tcPr>
            <w:tcW w:w="977" w:type="dxa"/>
            <w:tcBorders>
              <w:top w:val="single" w:sz="4" w:space="0" w:color="auto"/>
              <w:left w:val="single" w:sz="4" w:space="0" w:color="auto"/>
              <w:bottom w:val="single" w:sz="4" w:space="0" w:color="auto"/>
              <w:right w:val="single" w:sz="4" w:space="0" w:color="auto"/>
            </w:tcBorders>
          </w:tcPr>
          <w:p w14:paraId="77F3FFD8" w14:textId="77777777" w:rsidR="00F87D1B" w:rsidRDefault="00F87D1B" w:rsidP="00DE3263">
            <w:pPr>
              <w:pStyle w:val="TAC"/>
            </w:pPr>
            <w:r>
              <w:t>N/A</w:t>
            </w:r>
          </w:p>
        </w:tc>
        <w:tc>
          <w:tcPr>
            <w:tcW w:w="828" w:type="dxa"/>
            <w:tcBorders>
              <w:top w:val="single" w:sz="4" w:space="0" w:color="auto"/>
              <w:left w:val="single" w:sz="4" w:space="0" w:color="auto"/>
              <w:right w:val="single" w:sz="4" w:space="0" w:color="auto"/>
            </w:tcBorders>
            <w:vAlign w:val="center"/>
          </w:tcPr>
          <w:p w14:paraId="66AAF7A1" w14:textId="77777777" w:rsidR="00F87D1B" w:rsidRDefault="00F87D1B" w:rsidP="00DE3263">
            <w:pPr>
              <w:pStyle w:val="TAC"/>
              <w:rPr>
                <w:lang w:eastAsia="zh-CN"/>
              </w:rPr>
            </w:pPr>
            <w:r>
              <w:t>FDD</w:t>
            </w:r>
          </w:p>
        </w:tc>
        <w:tc>
          <w:tcPr>
            <w:tcW w:w="1057" w:type="dxa"/>
            <w:tcBorders>
              <w:top w:val="single" w:sz="4" w:space="0" w:color="auto"/>
              <w:left w:val="single" w:sz="4" w:space="0" w:color="auto"/>
              <w:right w:val="single" w:sz="4" w:space="0" w:color="auto"/>
            </w:tcBorders>
          </w:tcPr>
          <w:p w14:paraId="47EAC690" w14:textId="77777777" w:rsidR="00F87D1B" w:rsidRDefault="00F87D1B" w:rsidP="00DE3263">
            <w:pPr>
              <w:pStyle w:val="TAC"/>
            </w:pPr>
            <w:r>
              <w:rPr>
                <w:lang w:eastAsia="ja-JP"/>
              </w:rPr>
              <w:t>N/A</w:t>
            </w:r>
          </w:p>
        </w:tc>
      </w:tr>
      <w:tr w:rsidR="00F87D1B" w14:paraId="6A1B6DE4" w14:textId="77777777" w:rsidTr="00DE326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5EB12AF" w14:textId="77777777" w:rsidR="00F87D1B" w:rsidRDefault="00F87D1B" w:rsidP="00DE326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63874E0" w14:textId="77777777" w:rsidR="00F87D1B" w:rsidRDefault="00F87D1B" w:rsidP="00DE3263">
            <w:pPr>
              <w:pStyle w:val="TAC"/>
              <w:rPr>
                <w:lang w:val="en-US" w:eastAsia="ko-KR"/>
              </w:rPr>
            </w:pPr>
            <w:r>
              <w:rPr>
                <w:rFonts w:cs="Arial"/>
                <w:color w:val="000000" w:themeColor="text1"/>
                <w:szCs w:val="18"/>
              </w:rPr>
              <w:t>n40</w:t>
            </w:r>
          </w:p>
        </w:tc>
        <w:tc>
          <w:tcPr>
            <w:tcW w:w="960" w:type="dxa"/>
            <w:tcBorders>
              <w:top w:val="single" w:sz="4" w:space="0" w:color="auto"/>
              <w:left w:val="single" w:sz="4" w:space="0" w:color="auto"/>
              <w:right w:val="single" w:sz="4" w:space="0" w:color="auto"/>
            </w:tcBorders>
          </w:tcPr>
          <w:p w14:paraId="6EE8A324" w14:textId="77777777" w:rsidR="00F87D1B" w:rsidRDefault="00F87D1B" w:rsidP="00DE3263">
            <w:pPr>
              <w:pStyle w:val="TAC"/>
              <w:rPr>
                <w:lang w:val="en-US" w:eastAsia="ko-KR"/>
              </w:rPr>
            </w:pPr>
            <w:r>
              <w:rPr>
                <w:lang w:val="en-US" w:eastAsia="zh-CN"/>
              </w:rPr>
              <w:t>2310</w:t>
            </w:r>
          </w:p>
        </w:tc>
        <w:tc>
          <w:tcPr>
            <w:tcW w:w="964" w:type="dxa"/>
            <w:tcBorders>
              <w:top w:val="single" w:sz="4" w:space="0" w:color="auto"/>
              <w:left w:val="single" w:sz="4" w:space="0" w:color="auto"/>
              <w:right w:val="single" w:sz="4" w:space="0" w:color="auto"/>
            </w:tcBorders>
          </w:tcPr>
          <w:p w14:paraId="6DC7A053" w14:textId="77777777" w:rsidR="00F87D1B" w:rsidRDefault="00F87D1B" w:rsidP="00DE3263">
            <w:pPr>
              <w:pStyle w:val="TAC"/>
              <w:rPr>
                <w:lang w:val="en-US" w:eastAsia="ko-KR"/>
              </w:rPr>
            </w:pPr>
            <w:r>
              <w:t>5</w:t>
            </w:r>
          </w:p>
        </w:tc>
        <w:tc>
          <w:tcPr>
            <w:tcW w:w="960" w:type="dxa"/>
            <w:tcBorders>
              <w:top w:val="single" w:sz="4" w:space="0" w:color="auto"/>
              <w:left w:val="single" w:sz="4" w:space="0" w:color="auto"/>
              <w:right w:val="single" w:sz="4" w:space="0" w:color="auto"/>
            </w:tcBorders>
          </w:tcPr>
          <w:p w14:paraId="1E5E80EC" w14:textId="77777777" w:rsidR="00F87D1B" w:rsidRDefault="00F87D1B" w:rsidP="00DE3263">
            <w:pPr>
              <w:pStyle w:val="TAC"/>
              <w:rPr>
                <w:lang w:val="en-US" w:eastAsia="ko-KR"/>
              </w:rPr>
            </w:pPr>
            <w:r>
              <w:t>25</w:t>
            </w:r>
          </w:p>
        </w:tc>
        <w:tc>
          <w:tcPr>
            <w:tcW w:w="960" w:type="dxa"/>
            <w:tcBorders>
              <w:top w:val="single" w:sz="4" w:space="0" w:color="auto"/>
              <w:left w:val="single" w:sz="4" w:space="0" w:color="auto"/>
              <w:right w:val="single" w:sz="4" w:space="0" w:color="auto"/>
            </w:tcBorders>
          </w:tcPr>
          <w:p w14:paraId="2A849F73" w14:textId="77777777" w:rsidR="00F87D1B" w:rsidRDefault="00F87D1B" w:rsidP="00DE3263">
            <w:pPr>
              <w:pStyle w:val="TAC"/>
              <w:rPr>
                <w:lang w:val="en-US" w:eastAsia="ko-KR"/>
              </w:rPr>
            </w:pPr>
            <w:r>
              <w:t>2310</w:t>
            </w:r>
          </w:p>
        </w:tc>
        <w:tc>
          <w:tcPr>
            <w:tcW w:w="977" w:type="dxa"/>
            <w:tcBorders>
              <w:top w:val="single" w:sz="4" w:space="0" w:color="auto"/>
              <w:left w:val="single" w:sz="4" w:space="0" w:color="auto"/>
              <w:bottom w:val="single" w:sz="4" w:space="0" w:color="auto"/>
              <w:right w:val="single" w:sz="4" w:space="0" w:color="auto"/>
            </w:tcBorders>
          </w:tcPr>
          <w:p w14:paraId="3CE5BDB8" w14:textId="77777777" w:rsidR="00F87D1B" w:rsidRDefault="00F87D1B" w:rsidP="00DE3263">
            <w:pPr>
              <w:pStyle w:val="TAC"/>
            </w:pPr>
            <w:r>
              <w:t>N/A</w:t>
            </w:r>
          </w:p>
        </w:tc>
        <w:tc>
          <w:tcPr>
            <w:tcW w:w="828" w:type="dxa"/>
            <w:tcBorders>
              <w:top w:val="single" w:sz="4" w:space="0" w:color="auto"/>
              <w:left w:val="single" w:sz="4" w:space="0" w:color="auto"/>
              <w:right w:val="single" w:sz="4" w:space="0" w:color="auto"/>
            </w:tcBorders>
            <w:vAlign w:val="center"/>
          </w:tcPr>
          <w:p w14:paraId="54AC057F" w14:textId="77777777" w:rsidR="00F87D1B" w:rsidRDefault="00F87D1B" w:rsidP="00DE3263">
            <w:pPr>
              <w:pStyle w:val="TAC"/>
              <w:rPr>
                <w:lang w:eastAsia="zh-CN"/>
              </w:rPr>
            </w:pPr>
            <w:r>
              <w:t>TDD</w:t>
            </w:r>
          </w:p>
        </w:tc>
        <w:tc>
          <w:tcPr>
            <w:tcW w:w="1057" w:type="dxa"/>
            <w:tcBorders>
              <w:top w:val="single" w:sz="4" w:space="0" w:color="auto"/>
              <w:left w:val="single" w:sz="4" w:space="0" w:color="auto"/>
              <w:right w:val="single" w:sz="4" w:space="0" w:color="auto"/>
            </w:tcBorders>
          </w:tcPr>
          <w:p w14:paraId="665BC82E" w14:textId="77777777" w:rsidR="00F87D1B" w:rsidRDefault="00F87D1B" w:rsidP="00DE3263">
            <w:pPr>
              <w:pStyle w:val="TAC"/>
            </w:pPr>
            <w:r>
              <w:rPr>
                <w:lang w:eastAsia="ja-JP"/>
              </w:rPr>
              <w:t>N/A</w:t>
            </w:r>
          </w:p>
        </w:tc>
      </w:tr>
      <w:tr w:rsidR="00F87D1B" w14:paraId="17E4947A" w14:textId="77777777" w:rsidTr="00DE326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953B439" w14:textId="77777777" w:rsidR="00F87D1B" w:rsidRDefault="00F87D1B" w:rsidP="00DE326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B35B3DD" w14:textId="77777777" w:rsidR="00F87D1B" w:rsidRDefault="00F87D1B" w:rsidP="00DE3263">
            <w:pPr>
              <w:pStyle w:val="TAC"/>
              <w:rPr>
                <w:lang w:val="en-US" w:eastAsia="ko-KR"/>
              </w:rPr>
            </w:pPr>
            <w:r>
              <w:rPr>
                <w:rFonts w:cs="Arial"/>
                <w:color w:val="000000" w:themeColor="text1"/>
                <w:szCs w:val="18"/>
              </w:rPr>
              <w:t>n77</w:t>
            </w:r>
          </w:p>
        </w:tc>
        <w:tc>
          <w:tcPr>
            <w:tcW w:w="960" w:type="dxa"/>
            <w:tcBorders>
              <w:top w:val="single" w:sz="4" w:space="0" w:color="auto"/>
              <w:left w:val="single" w:sz="4" w:space="0" w:color="auto"/>
              <w:right w:val="single" w:sz="4" w:space="0" w:color="auto"/>
            </w:tcBorders>
          </w:tcPr>
          <w:p w14:paraId="3642183A" w14:textId="77777777" w:rsidR="00F87D1B" w:rsidRDefault="00F87D1B" w:rsidP="00DE3263">
            <w:pPr>
              <w:pStyle w:val="TAC"/>
              <w:rPr>
                <w:lang w:val="en-US" w:eastAsia="ko-KR"/>
              </w:rPr>
            </w:pPr>
            <w:r>
              <w:rPr>
                <w:lang w:val="en-US" w:eastAsia="zh-CN"/>
              </w:rPr>
              <w:t>3736</w:t>
            </w:r>
          </w:p>
        </w:tc>
        <w:tc>
          <w:tcPr>
            <w:tcW w:w="964" w:type="dxa"/>
            <w:tcBorders>
              <w:top w:val="single" w:sz="4" w:space="0" w:color="auto"/>
              <w:left w:val="single" w:sz="4" w:space="0" w:color="auto"/>
              <w:right w:val="single" w:sz="4" w:space="0" w:color="auto"/>
            </w:tcBorders>
          </w:tcPr>
          <w:p w14:paraId="20A834FA" w14:textId="77777777" w:rsidR="00F87D1B" w:rsidRDefault="00F87D1B" w:rsidP="00DE3263">
            <w:pPr>
              <w:pStyle w:val="TAC"/>
              <w:rPr>
                <w:lang w:val="en-US" w:eastAsia="ko-KR"/>
              </w:rPr>
            </w:pPr>
            <w:r>
              <w:t>10</w:t>
            </w:r>
          </w:p>
        </w:tc>
        <w:tc>
          <w:tcPr>
            <w:tcW w:w="960" w:type="dxa"/>
            <w:tcBorders>
              <w:top w:val="single" w:sz="4" w:space="0" w:color="auto"/>
              <w:left w:val="single" w:sz="4" w:space="0" w:color="auto"/>
              <w:right w:val="single" w:sz="4" w:space="0" w:color="auto"/>
            </w:tcBorders>
          </w:tcPr>
          <w:p w14:paraId="70050E5E" w14:textId="77777777" w:rsidR="00F87D1B" w:rsidRDefault="00F87D1B" w:rsidP="00DE3263">
            <w:pPr>
              <w:pStyle w:val="TAC"/>
              <w:rPr>
                <w:lang w:val="en-US" w:eastAsia="ko-KR"/>
              </w:rPr>
            </w:pPr>
            <w:r>
              <w:t>50</w:t>
            </w:r>
          </w:p>
        </w:tc>
        <w:tc>
          <w:tcPr>
            <w:tcW w:w="960" w:type="dxa"/>
            <w:tcBorders>
              <w:top w:val="single" w:sz="4" w:space="0" w:color="auto"/>
              <w:left w:val="single" w:sz="4" w:space="0" w:color="auto"/>
              <w:right w:val="single" w:sz="4" w:space="0" w:color="auto"/>
            </w:tcBorders>
          </w:tcPr>
          <w:p w14:paraId="0D052B28" w14:textId="77777777" w:rsidR="00F87D1B" w:rsidRDefault="00F87D1B" w:rsidP="00DE3263">
            <w:pPr>
              <w:pStyle w:val="TAC"/>
              <w:rPr>
                <w:lang w:val="en-US" w:eastAsia="ko-KR"/>
              </w:rPr>
            </w:pPr>
            <w:r>
              <w:t>3736</w:t>
            </w:r>
          </w:p>
        </w:tc>
        <w:tc>
          <w:tcPr>
            <w:tcW w:w="977" w:type="dxa"/>
            <w:tcBorders>
              <w:top w:val="single" w:sz="4" w:space="0" w:color="auto"/>
              <w:left w:val="single" w:sz="4" w:space="0" w:color="auto"/>
              <w:bottom w:val="single" w:sz="4" w:space="0" w:color="auto"/>
              <w:right w:val="single" w:sz="4" w:space="0" w:color="auto"/>
            </w:tcBorders>
          </w:tcPr>
          <w:p w14:paraId="1A554C84" w14:textId="77777777" w:rsidR="00F87D1B" w:rsidRDefault="00F87D1B" w:rsidP="00DE3263">
            <w:pPr>
              <w:pStyle w:val="TAC"/>
            </w:pPr>
            <w:r>
              <w:t>16.0</w:t>
            </w:r>
          </w:p>
        </w:tc>
        <w:tc>
          <w:tcPr>
            <w:tcW w:w="828" w:type="dxa"/>
            <w:tcBorders>
              <w:top w:val="single" w:sz="4" w:space="0" w:color="auto"/>
              <w:left w:val="single" w:sz="4" w:space="0" w:color="auto"/>
              <w:right w:val="single" w:sz="4" w:space="0" w:color="auto"/>
            </w:tcBorders>
            <w:vAlign w:val="center"/>
          </w:tcPr>
          <w:p w14:paraId="55651328" w14:textId="77777777" w:rsidR="00F87D1B" w:rsidRDefault="00F87D1B" w:rsidP="00DE3263">
            <w:pPr>
              <w:pStyle w:val="TAC"/>
              <w:rPr>
                <w:lang w:eastAsia="zh-CN"/>
              </w:rPr>
            </w:pPr>
            <w:r>
              <w:t>TDD</w:t>
            </w:r>
          </w:p>
        </w:tc>
        <w:tc>
          <w:tcPr>
            <w:tcW w:w="1057" w:type="dxa"/>
            <w:tcBorders>
              <w:top w:val="single" w:sz="4" w:space="0" w:color="auto"/>
              <w:left w:val="single" w:sz="4" w:space="0" w:color="auto"/>
              <w:right w:val="single" w:sz="4" w:space="0" w:color="auto"/>
            </w:tcBorders>
          </w:tcPr>
          <w:p w14:paraId="219CD002" w14:textId="77777777" w:rsidR="00F87D1B" w:rsidRDefault="00F87D1B" w:rsidP="00DE3263">
            <w:pPr>
              <w:pStyle w:val="TAC"/>
            </w:pPr>
            <w:r>
              <w:rPr>
                <w:lang w:eastAsia="ja-JP"/>
              </w:rPr>
              <w:t>IMD3</w:t>
            </w:r>
            <w:r>
              <w:rPr>
                <w:vertAlign w:val="superscript"/>
                <w:lang w:eastAsia="ja-JP"/>
              </w:rPr>
              <w:t>2</w:t>
            </w:r>
          </w:p>
        </w:tc>
      </w:tr>
      <w:tr w:rsidR="00F87D1B" w14:paraId="1EAA3D8B" w14:textId="77777777" w:rsidTr="00DE326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20C531" w14:textId="77777777" w:rsidR="00F87D1B" w:rsidRDefault="00F87D1B" w:rsidP="00DE326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F39BD77" w14:textId="77777777" w:rsidR="00F87D1B" w:rsidRDefault="00F87D1B" w:rsidP="00DE3263">
            <w:pPr>
              <w:pStyle w:val="TAC"/>
              <w:rPr>
                <w:lang w:val="en-US" w:eastAsia="ko-KR"/>
              </w:rPr>
            </w:pPr>
            <w:r>
              <w:rPr>
                <w:rFonts w:cs="Arial"/>
                <w:color w:val="000000" w:themeColor="text1"/>
                <w:szCs w:val="18"/>
              </w:rPr>
              <w:t>n28</w:t>
            </w:r>
          </w:p>
        </w:tc>
        <w:tc>
          <w:tcPr>
            <w:tcW w:w="960" w:type="dxa"/>
            <w:tcBorders>
              <w:top w:val="single" w:sz="4" w:space="0" w:color="auto"/>
              <w:left w:val="single" w:sz="4" w:space="0" w:color="auto"/>
              <w:right w:val="single" w:sz="4" w:space="0" w:color="auto"/>
            </w:tcBorders>
          </w:tcPr>
          <w:p w14:paraId="6526882C" w14:textId="77777777" w:rsidR="00F87D1B" w:rsidRDefault="00F87D1B" w:rsidP="00DE3263">
            <w:pPr>
              <w:pStyle w:val="TAC"/>
              <w:rPr>
                <w:lang w:val="en-US" w:eastAsia="ko-KR"/>
              </w:rPr>
            </w:pPr>
            <w:r>
              <w:rPr>
                <w:lang w:val="en-US" w:eastAsia="zh-CN"/>
              </w:rPr>
              <w:t>708</w:t>
            </w:r>
          </w:p>
        </w:tc>
        <w:tc>
          <w:tcPr>
            <w:tcW w:w="964" w:type="dxa"/>
            <w:tcBorders>
              <w:top w:val="single" w:sz="4" w:space="0" w:color="auto"/>
              <w:left w:val="single" w:sz="4" w:space="0" w:color="auto"/>
              <w:right w:val="single" w:sz="4" w:space="0" w:color="auto"/>
            </w:tcBorders>
          </w:tcPr>
          <w:p w14:paraId="1242E943" w14:textId="77777777" w:rsidR="00F87D1B" w:rsidRDefault="00F87D1B" w:rsidP="00DE3263">
            <w:pPr>
              <w:pStyle w:val="TAC"/>
              <w:rPr>
                <w:lang w:val="en-US" w:eastAsia="ko-KR"/>
              </w:rPr>
            </w:pPr>
            <w:r>
              <w:t>5</w:t>
            </w:r>
          </w:p>
        </w:tc>
        <w:tc>
          <w:tcPr>
            <w:tcW w:w="960" w:type="dxa"/>
            <w:tcBorders>
              <w:top w:val="single" w:sz="4" w:space="0" w:color="auto"/>
              <w:left w:val="single" w:sz="4" w:space="0" w:color="auto"/>
              <w:right w:val="single" w:sz="4" w:space="0" w:color="auto"/>
            </w:tcBorders>
          </w:tcPr>
          <w:p w14:paraId="2BFB6AAF" w14:textId="77777777" w:rsidR="00F87D1B" w:rsidRDefault="00F87D1B" w:rsidP="00DE3263">
            <w:pPr>
              <w:pStyle w:val="TAC"/>
              <w:rPr>
                <w:lang w:val="en-US" w:eastAsia="ko-KR"/>
              </w:rPr>
            </w:pPr>
            <w:r>
              <w:t>25</w:t>
            </w:r>
          </w:p>
        </w:tc>
        <w:tc>
          <w:tcPr>
            <w:tcW w:w="960" w:type="dxa"/>
            <w:tcBorders>
              <w:top w:val="single" w:sz="4" w:space="0" w:color="auto"/>
              <w:left w:val="single" w:sz="4" w:space="0" w:color="auto"/>
              <w:right w:val="single" w:sz="4" w:space="0" w:color="auto"/>
            </w:tcBorders>
          </w:tcPr>
          <w:p w14:paraId="67389004" w14:textId="77777777" w:rsidR="00F87D1B" w:rsidRDefault="00F87D1B" w:rsidP="00DE3263">
            <w:pPr>
              <w:pStyle w:val="TAC"/>
              <w:rPr>
                <w:lang w:val="en-US" w:eastAsia="ko-KR"/>
              </w:rPr>
            </w:pPr>
            <w:r>
              <w:t>763</w:t>
            </w:r>
          </w:p>
        </w:tc>
        <w:tc>
          <w:tcPr>
            <w:tcW w:w="977" w:type="dxa"/>
            <w:tcBorders>
              <w:top w:val="single" w:sz="4" w:space="0" w:color="auto"/>
              <w:left w:val="single" w:sz="4" w:space="0" w:color="auto"/>
              <w:bottom w:val="single" w:sz="4" w:space="0" w:color="auto"/>
              <w:right w:val="single" w:sz="4" w:space="0" w:color="auto"/>
            </w:tcBorders>
          </w:tcPr>
          <w:p w14:paraId="7FF9DE7D" w14:textId="77777777" w:rsidR="00F87D1B" w:rsidRDefault="00F87D1B" w:rsidP="00DE3263">
            <w:pPr>
              <w:pStyle w:val="TAC"/>
            </w:pPr>
            <w:r>
              <w:rPr>
                <w:lang w:eastAsia="ja-JP"/>
              </w:rPr>
              <w:t>N/A</w:t>
            </w:r>
          </w:p>
        </w:tc>
        <w:tc>
          <w:tcPr>
            <w:tcW w:w="828" w:type="dxa"/>
            <w:tcBorders>
              <w:top w:val="single" w:sz="4" w:space="0" w:color="auto"/>
              <w:left w:val="single" w:sz="4" w:space="0" w:color="auto"/>
              <w:right w:val="single" w:sz="4" w:space="0" w:color="auto"/>
            </w:tcBorders>
            <w:vAlign w:val="center"/>
          </w:tcPr>
          <w:p w14:paraId="2FD956F9" w14:textId="77777777" w:rsidR="00F87D1B" w:rsidRDefault="00F87D1B" w:rsidP="00DE3263">
            <w:pPr>
              <w:pStyle w:val="TAC"/>
              <w:rPr>
                <w:lang w:eastAsia="zh-CN"/>
              </w:rPr>
            </w:pPr>
            <w:r>
              <w:t>FDD</w:t>
            </w:r>
          </w:p>
        </w:tc>
        <w:tc>
          <w:tcPr>
            <w:tcW w:w="1057" w:type="dxa"/>
            <w:tcBorders>
              <w:top w:val="single" w:sz="4" w:space="0" w:color="auto"/>
              <w:left w:val="single" w:sz="4" w:space="0" w:color="auto"/>
              <w:right w:val="single" w:sz="4" w:space="0" w:color="auto"/>
            </w:tcBorders>
          </w:tcPr>
          <w:p w14:paraId="3FEA6826" w14:textId="77777777" w:rsidR="00F87D1B" w:rsidRDefault="00F87D1B" w:rsidP="00DE3263">
            <w:pPr>
              <w:pStyle w:val="TAC"/>
            </w:pPr>
            <w:r>
              <w:rPr>
                <w:lang w:eastAsia="ja-JP"/>
              </w:rPr>
              <w:t>N/A</w:t>
            </w:r>
          </w:p>
        </w:tc>
      </w:tr>
      <w:tr w:rsidR="00F87D1B" w14:paraId="0EB1A7B4" w14:textId="77777777" w:rsidTr="00DE326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407B8C5" w14:textId="77777777" w:rsidR="00F87D1B" w:rsidRDefault="00F87D1B" w:rsidP="00DE326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74804AE" w14:textId="77777777" w:rsidR="00F87D1B" w:rsidRDefault="00F87D1B" w:rsidP="00DE3263">
            <w:pPr>
              <w:pStyle w:val="TAC"/>
              <w:rPr>
                <w:lang w:val="en-US" w:eastAsia="ko-KR"/>
              </w:rPr>
            </w:pPr>
            <w:r>
              <w:rPr>
                <w:rFonts w:cs="Arial"/>
                <w:color w:val="000000" w:themeColor="text1"/>
                <w:szCs w:val="18"/>
              </w:rPr>
              <w:t>n40</w:t>
            </w:r>
          </w:p>
        </w:tc>
        <w:tc>
          <w:tcPr>
            <w:tcW w:w="960" w:type="dxa"/>
            <w:tcBorders>
              <w:top w:val="single" w:sz="4" w:space="0" w:color="auto"/>
              <w:left w:val="single" w:sz="4" w:space="0" w:color="auto"/>
              <w:right w:val="single" w:sz="4" w:space="0" w:color="auto"/>
            </w:tcBorders>
          </w:tcPr>
          <w:p w14:paraId="60E85A01" w14:textId="77777777" w:rsidR="00F87D1B" w:rsidRDefault="00F87D1B" w:rsidP="00DE3263">
            <w:pPr>
              <w:pStyle w:val="TAC"/>
              <w:rPr>
                <w:lang w:val="en-US" w:eastAsia="ko-KR"/>
              </w:rPr>
            </w:pPr>
            <w:r>
              <w:rPr>
                <w:lang w:val="en-US" w:eastAsia="zh-CN"/>
              </w:rPr>
              <w:t>2134</w:t>
            </w:r>
          </w:p>
        </w:tc>
        <w:tc>
          <w:tcPr>
            <w:tcW w:w="964" w:type="dxa"/>
            <w:tcBorders>
              <w:top w:val="single" w:sz="4" w:space="0" w:color="auto"/>
              <w:left w:val="single" w:sz="4" w:space="0" w:color="auto"/>
              <w:right w:val="single" w:sz="4" w:space="0" w:color="auto"/>
            </w:tcBorders>
          </w:tcPr>
          <w:p w14:paraId="4CD1CD8D" w14:textId="77777777" w:rsidR="00F87D1B" w:rsidRDefault="00F87D1B" w:rsidP="00DE3263">
            <w:pPr>
              <w:pStyle w:val="TAC"/>
              <w:rPr>
                <w:lang w:val="en-US" w:eastAsia="ko-KR"/>
              </w:rPr>
            </w:pPr>
            <w:r>
              <w:t>5</w:t>
            </w:r>
          </w:p>
        </w:tc>
        <w:tc>
          <w:tcPr>
            <w:tcW w:w="960" w:type="dxa"/>
            <w:tcBorders>
              <w:top w:val="single" w:sz="4" w:space="0" w:color="auto"/>
              <w:left w:val="single" w:sz="4" w:space="0" w:color="auto"/>
              <w:right w:val="single" w:sz="4" w:space="0" w:color="auto"/>
            </w:tcBorders>
          </w:tcPr>
          <w:p w14:paraId="27C7775C" w14:textId="77777777" w:rsidR="00F87D1B" w:rsidRDefault="00F87D1B" w:rsidP="00DE3263">
            <w:pPr>
              <w:pStyle w:val="TAC"/>
              <w:rPr>
                <w:lang w:val="en-US" w:eastAsia="ko-KR"/>
              </w:rPr>
            </w:pPr>
            <w:r>
              <w:t>25</w:t>
            </w:r>
          </w:p>
        </w:tc>
        <w:tc>
          <w:tcPr>
            <w:tcW w:w="960" w:type="dxa"/>
            <w:tcBorders>
              <w:top w:val="single" w:sz="4" w:space="0" w:color="auto"/>
              <w:left w:val="single" w:sz="4" w:space="0" w:color="auto"/>
              <w:right w:val="single" w:sz="4" w:space="0" w:color="auto"/>
            </w:tcBorders>
          </w:tcPr>
          <w:p w14:paraId="2A3AD5CC" w14:textId="77777777" w:rsidR="00F87D1B" w:rsidRDefault="00F87D1B" w:rsidP="00DE3263">
            <w:pPr>
              <w:pStyle w:val="TAC"/>
              <w:rPr>
                <w:lang w:val="en-US" w:eastAsia="ko-KR"/>
              </w:rPr>
            </w:pPr>
            <w:r>
              <w:t>2134</w:t>
            </w:r>
          </w:p>
        </w:tc>
        <w:tc>
          <w:tcPr>
            <w:tcW w:w="977" w:type="dxa"/>
            <w:tcBorders>
              <w:top w:val="single" w:sz="4" w:space="0" w:color="auto"/>
              <w:left w:val="single" w:sz="4" w:space="0" w:color="auto"/>
              <w:bottom w:val="single" w:sz="4" w:space="0" w:color="auto"/>
              <w:right w:val="single" w:sz="4" w:space="0" w:color="auto"/>
            </w:tcBorders>
          </w:tcPr>
          <w:p w14:paraId="2E28B0A0" w14:textId="77777777" w:rsidR="00F87D1B" w:rsidRDefault="00F87D1B" w:rsidP="00DE3263">
            <w:pPr>
              <w:pStyle w:val="TAC"/>
            </w:pPr>
            <w:r>
              <w:t>15.7</w:t>
            </w:r>
          </w:p>
        </w:tc>
        <w:tc>
          <w:tcPr>
            <w:tcW w:w="828" w:type="dxa"/>
            <w:tcBorders>
              <w:top w:val="single" w:sz="4" w:space="0" w:color="auto"/>
              <w:left w:val="single" w:sz="4" w:space="0" w:color="auto"/>
              <w:right w:val="single" w:sz="4" w:space="0" w:color="auto"/>
            </w:tcBorders>
            <w:vAlign w:val="center"/>
          </w:tcPr>
          <w:p w14:paraId="6A0CC8D5" w14:textId="77777777" w:rsidR="00F87D1B" w:rsidRDefault="00F87D1B" w:rsidP="00DE3263">
            <w:pPr>
              <w:pStyle w:val="TAC"/>
              <w:rPr>
                <w:lang w:eastAsia="zh-CN"/>
              </w:rPr>
            </w:pPr>
            <w:r>
              <w:t>TDD</w:t>
            </w:r>
          </w:p>
        </w:tc>
        <w:tc>
          <w:tcPr>
            <w:tcW w:w="1057" w:type="dxa"/>
            <w:tcBorders>
              <w:top w:val="single" w:sz="4" w:space="0" w:color="auto"/>
              <w:left w:val="single" w:sz="4" w:space="0" w:color="auto"/>
              <w:right w:val="single" w:sz="4" w:space="0" w:color="auto"/>
            </w:tcBorders>
          </w:tcPr>
          <w:p w14:paraId="07818400" w14:textId="77777777" w:rsidR="00F87D1B" w:rsidRDefault="00F87D1B" w:rsidP="00DE3263">
            <w:pPr>
              <w:pStyle w:val="TAC"/>
            </w:pPr>
            <w:r>
              <w:rPr>
                <w:lang w:eastAsia="ja-JP"/>
              </w:rPr>
              <w:t>IMD3</w:t>
            </w:r>
          </w:p>
        </w:tc>
      </w:tr>
      <w:tr w:rsidR="00F87D1B" w14:paraId="2183D4E5" w14:textId="77777777" w:rsidTr="00DE326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07B649A" w14:textId="77777777" w:rsidR="00F87D1B" w:rsidRDefault="00F87D1B" w:rsidP="00DE326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8CF5B56" w14:textId="77777777" w:rsidR="00F87D1B" w:rsidRDefault="00F87D1B" w:rsidP="00DE3263">
            <w:pPr>
              <w:pStyle w:val="TAC"/>
              <w:rPr>
                <w:lang w:val="en-US" w:eastAsia="ko-KR"/>
              </w:rPr>
            </w:pPr>
            <w:r>
              <w:rPr>
                <w:rFonts w:cs="Arial"/>
                <w:color w:val="000000" w:themeColor="text1"/>
                <w:szCs w:val="18"/>
              </w:rPr>
              <w:t>n77</w:t>
            </w:r>
          </w:p>
        </w:tc>
        <w:tc>
          <w:tcPr>
            <w:tcW w:w="960" w:type="dxa"/>
            <w:tcBorders>
              <w:top w:val="single" w:sz="4" w:space="0" w:color="auto"/>
              <w:left w:val="single" w:sz="4" w:space="0" w:color="auto"/>
              <w:right w:val="single" w:sz="4" w:space="0" w:color="auto"/>
            </w:tcBorders>
          </w:tcPr>
          <w:p w14:paraId="35EFC198" w14:textId="77777777" w:rsidR="00F87D1B" w:rsidRDefault="00F87D1B" w:rsidP="00DE3263">
            <w:pPr>
              <w:pStyle w:val="TAC"/>
              <w:rPr>
                <w:lang w:val="en-US" w:eastAsia="ko-KR"/>
              </w:rPr>
            </w:pPr>
            <w:r>
              <w:rPr>
                <w:lang w:val="en-US" w:eastAsia="zh-CN"/>
              </w:rPr>
              <w:t>3550</w:t>
            </w:r>
          </w:p>
        </w:tc>
        <w:tc>
          <w:tcPr>
            <w:tcW w:w="964" w:type="dxa"/>
            <w:tcBorders>
              <w:top w:val="single" w:sz="4" w:space="0" w:color="auto"/>
              <w:left w:val="single" w:sz="4" w:space="0" w:color="auto"/>
              <w:right w:val="single" w:sz="4" w:space="0" w:color="auto"/>
            </w:tcBorders>
          </w:tcPr>
          <w:p w14:paraId="49E2A568" w14:textId="77777777" w:rsidR="00F87D1B" w:rsidRDefault="00F87D1B" w:rsidP="00DE3263">
            <w:pPr>
              <w:pStyle w:val="TAC"/>
              <w:rPr>
                <w:lang w:val="en-US" w:eastAsia="ko-KR"/>
              </w:rPr>
            </w:pPr>
            <w:r>
              <w:t>10</w:t>
            </w:r>
          </w:p>
        </w:tc>
        <w:tc>
          <w:tcPr>
            <w:tcW w:w="960" w:type="dxa"/>
            <w:tcBorders>
              <w:top w:val="single" w:sz="4" w:space="0" w:color="auto"/>
              <w:left w:val="single" w:sz="4" w:space="0" w:color="auto"/>
              <w:right w:val="single" w:sz="4" w:space="0" w:color="auto"/>
            </w:tcBorders>
          </w:tcPr>
          <w:p w14:paraId="16F061AC" w14:textId="77777777" w:rsidR="00F87D1B" w:rsidRDefault="00F87D1B" w:rsidP="00DE3263">
            <w:pPr>
              <w:pStyle w:val="TAC"/>
              <w:rPr>
                <w:lang w:val="en-US" w:eastAsia="ko-KR"/>
              </w:rPr>
            </w:pPr>
            <w:r>
              <w:t>50</w:t>
            </w:r>
          </w:p>
        </w:tc>
        <w:tc>
          <w:tcPr>
            <w:tcW w:w="960" w:type="dxa"/>
            <w:tcBorders>
              <w:top w:val="single" w:sz="4" w:space="0" w:color="auto"/>
              <w:left w:val="single" w:sz="4" w:space="0" w:color="auto"/>
              <w:right w:val="single" w:sz="4" w:space="0" w:color="auto"/>
            </w:tcBorders>
          </w:tcPr>
          <w:p w14:paraId="1EDFC3A0" w14:textId="77777777" w:rsidR="00F87D1B" w:rsidRDefault="00F87D1B" w:rsidP="00DE3263">
            <w:pPr>
              <w:pStyle w:val="TAC"/>
              <w:rPr>
                <w:lang w:val="en-US" w:eastAsia="ko-KR"/>
              </w:rPr>
            </w:pPr>
            <w:r>
              <w:t>3550</w:t>
            </w:r>
          </w:p>
        </w:tc>
        <w:tc>
          <w:tcPr>
            <w:tcW w:w="977" w:type="dxa"/>
            <w:tcBorders>
              <w:top w:val="single" w:sz="4" w:space="0" w:color="auto"/>
              <w:left w:val="single" w:sz="4" w:space="0" w:color="auto"/>
              <w:bottom w:val="single" w:sz="4" w:space="0" w:color="auto"/>
              <w:right w:val="single" w:sz="4" w:space="0" w:color="auto"/>
            </w:tcBorders>
          </w:tcPr>
          <w:p w14:paraId="09609730" w14:textId="77777777" w:rsidR="00F87D1B" w:rsidRDefault="00F87D1B" w:rsidP="00DE3263">
            <w:pPr>
              <w:pStyle w:val="TAC"/>
            </w:pPr>
            <w:r>
              <w:rPr>
                <w:lang w:eastAsia="ja-JP"/>
              </w:rPr>
              <w:t>N/A</w:t>
            </w:r>
          </w:p>
        </w:tc>
        <w:tc>
          <w:tcPr>
            <w:tcW w:w="828" w:type="dxa"/>
            <w:tcBorders>
              <w:top w:val="single" w:sz="4" w:space="0" w:color="auto"/>
              <w:left w:val="single" w:sz="4" w:space="0" w:color="auto"/>
              <w:right w:val="single" w:sz="4" w:space="0" w:color="auto"/>
            </w:tcBorders>
            <w:vAlign w:val="center"/>
          </w:tcPr>
          <w:p w14:paraId="5994B98B" w14:textId="77777777" w:rsidR="00F87D1B" w:rsidRDefault="00F87D1B" w:rsidP="00DE3263">
            <w:pPr>
              <w:pStyle w:val="TAC"/>
              <w:rPr>
                <w:lang w:eastAsia="zh-CN"/>
              </w:rPr>
            </w:pPr>
            <w:r>
              <w:t>TDD</w:t>
            </w:r>
          </w:p>
        </w:tc>
        <w:tc>
          <w:tcPr>
            <w:tcW w:w="1057" w:type="dxa"/>
            <w:tcBorders>
              <w:top w:val="single" w:sz="4" w:space="0" w:color="auto"/>
              <w:left w:val="single" w:sz="4" w:space="0" w:color="auto"/>
              <w:right w:val="single" w:sz="4" w:space="0" w:color="auto"/>
            </w:tcBorders>
          </w:tcPr>
          <w:p w14:paraId="399EF0AC" w14:textId="77777777" w:rsidR="00F87D1B" w:rsidRDefault="00F87D1B" w:rsidP="00DE3263">
            <w:pPr>
              <w:pStyle w:val="TAC"/>
            </w:pPr>
            <w:r>
              <w:rPr>
                <w:lang w:eastAsia="ja-JP"/>
              </w:rPr>
              <w:t>N/A</w:t>
            </w:r>
          </w:p>
        </w:tc>
      </w:tr>
      <w:tr w:rsidR="00F87D1B" w14:paraId="5A194197" w14:textId="77777777" w:rsidTr="00DE3263">
        <w:trPr>
          <w:trHeight w:val="187"/>
          <w:jc w:val="center"/>
        </w:trPr>
        <w:tc>
          <w:tcPr>
            <w:tcW w:w="9859" w:type="dxa"/>
            <w:gridSpan w:val="9"/>
            <w:tcBorders>
              <w:top w:val="nil"/>
              <w:left w:val="single" w:sz="4" w:space="0" w:color="auto"/>
              <w:bottom w:val="single" w:sz="4" w:space="0" w:color="auto"/>
              <w:right w:val="single" w:sz="4" w:space="0" w:color="auto"/>
            </w:tcBorders>
            <w:shd w:val="clear" w:color="auto" w:fill="auto"/>
            <w:vAlign w:val="center"/>
          </w:tcPr>
          <w:p w14:paraId="598B29EF" w14:textId="77777777" w:rsidR="00F87D1B" w:rsidRDefault="00F87D1B" w:rsidP="00DE3263">
            <w:pPr>
              <w:pStyle w:val="TAN"/>
              <w:rPr>
                <w:lang w:eastAsia="ja-JP"/>
              </w:rPr>
            </w:pPr>
            <w:r>
              <w:t xml:space="preserve">NOTE </w:t>
            </w:r>
            <w:r>
              <w:rPr>
                <w:rFonts w:hint="eastAsia"/>
                <w:lang w:val="en-US" w:eastAsia="zh-CN"/>
              </w:rPr>
              <w:t>1</w:t>
            </w:r>
            <w:r>
              <w:t>:</w:t>
            </w:r>
            <w:r>
              <w:tab/>
            </w:r>
            <w:r>
              <w:rPr>
                <w:lang w:eastAsia="ja-JP"/>
              </w:rPr>
              <w:t>This band is subject to IMD5 also which MSD is not specified.</w:t>
            </w:r>
          </w:p>
          <w:p w14:paraId="4AD4A05F" w14:textId="77777777" w:rsidR="00F87D1B" w:rsidRDefault="00F87D1B" w:rsidP="00DE3263">
            <w:pPr>
              <w:pStyle w:val="TAC"/>
              <w:jc w:val="left"/>
              <w:rPr>
                <w:lang w:eastAsia="ja-JP"/>
              </w:rPr>
            </w:pPr>
            <w:r>
              <w:t xml:space="preserve">NOTE </w:t>
            </w:r>
            <w:r>
              <w:rPr>
                <w:rFonts w:hint="eastAsia"/>
                <w:lang w:val="en-US" w:eastAsia="zh-CN"/>
              </w:rPr>
              <w:t>2</w:t>
            </w:r>
            <w:r>
              <w:t>:</w:t>
            </w:r>
            <w:r>
              <w:tab/>
            </w:r>
            <w:r>
              <w:rPr>
                <w:lang w:eastAsia="ja-JP"/>
              </w:rPr>
              <w:t>This band is subject to IMD4 also which MSD is not specified.</w:t>
            </w:r>
          </w:p>
        </w:tc>
      </w:tr>
    </w:tbl>
    <w:p w14:paraId="65E55CFA" w14:textId="77777777" w:rsidR="000C7A57" w:rsidRDefault="000C7A57" w:rsidP="00AC4AB0">
      <w:pPr>
        <w:rPr>
          <w:rFonts w:ascii="Arial" w:hAnsi="Arial" w:cs="Arial"/>
          <w:color w:val="0000FF"/>
          <w:sz w:val="32"/>
          <w:szCs w:val="32"/>
          <w:lang w:eastAsia="ja-JP"/>
        </w:rPr>
      </w:pPr>
    </w:p>
    <w:p w14:paraId="06DA9E79" w14:textId="55CD0BEE" w:rsidR="00E775B9" w:rsidRDefault="00E775B9" w:rsidP="00E775B9">
      <w:pPr>
        <w:pStyle w:val="21"/>
        <w:rPr>
          <w:lang w:eastAsia="zh-TW"/>
        </w:rPr>
      </w:pPr>
      <w:bookmarkStart w:id="348" w:name="_Toc136288334"/>
      <w:bookmarkStart w:id="349" w:name="_Toc20147878"/>
      <w:r>
        <w:lastRenderedPageBreak/>
        <w:t>5.</w:t>
      </w:r>
      <w:r>
        <w:rPr>
          <w:rFonts w:hint="eastAsia"/>
          <w:lang w:eastAsia="zh-CN"/>
        </w:rPr>
        <w:t>33</w:t>
      </w:r>
      <w:r>
        <w:tab/>
        <w:t>CA_n</w:t>
      </w:r>
      <w:r>
        <w:rPr>
          <w:rFonts w:hint="eastAsia"/>
          <w:lang w:eastAsia="zh-TW"/>
        </w:rPr>
        <w:t>1</w:t>
      </w:r>
      <w:r>
        <w:t>-n</w:t>
      </w:r>
      <w:r>
        <w:rPr>
          <w:rFonts w:hint="eastAsia"/>
          <w:lang w:eastAsia="zh-TW"/>
        </w:rPr>
        <w:t>3</w:t>
      </w:r>
      <w:r>
        <w:t>-n</w:t>
      </w:r>
      <w:r>
        <w:rPr>
          <w:rFonts w:hint="eastAsia"/>
          <w:lang w:eastAsia="zh-TW"/>
        </w:rPr>
        <w:t>8</w:t>
      </w:r>
      <w:bookmarkEnd w:id="348"/>
    </w:p>
    <w:p w14:paraId="0BFE3E5C" w14:textId="08D2FEAC" w:rsidR="00E775B9" w:rsidRDefault="00E775B9" w:rsidP="00E775B9">
      <w:pPr>
        <w:pStyle w:val="31"/>
        <w:rPr>
          <w:rFonts w:cs="Arial"/>
          <w:szCs w:val="28"/>
          <w:lang w:val="en-US" w:eastAsia="zh-CN"/>
        </w:rPr>
      </w:pPr>
      <w:bookmarkStart w:id="350" w:name="_Toc136288335"/>
      <w:r>
        <w:t>5.33.1</w:t>
      </w:r>
      <w:r>
        <w:tab/>
      </w:r>
      <w:r>
        <w:rPr>
          <w:rFonts w:cs="Arial"/>
          <w:szCs w:val="28"/>
          <w:lang w:val="en-US" w:eastAsia="zh-CN"/>
        </w:rPr>
        <w:t>Common for 1 band UL and 2 bands UL CA</w:t>
      </w:r>
      <w:bookmarkEnd w:id="350"/>
    </w:p>
    <w:p w14:paraId="33AAFDF4" w14:textId="22E4BF00" w:rsidR="00E775B9" w:rsidRDefault="00E775B9" w:rsidP="00E775B9">
      <w:pPr>
        <w:pStyle w:val="41"/>
      </w:pPr>
      <w:bookmarkStart w:id="351" w:name="_Toc136288336"/>
      <w:r>
        <w:t>5.33.1.1</w:t>
      </w:r>
      <w:r>
        <w:tab/>
      </w:r>
      <w:r>
        <w:rPr>
          <w:rFonts w:cs="Arial"/>
          <w:lang w:eastAsia="zh-CN"/>
        </w:rPr>
        <w:t>Operating bands for CA</w:t>
      </w:r>
      <w:bookmarkEnd w:id="351"/>
    </w:p>
    <w:p w14:paraId="41DD4BC3" w14:textId="2CE0C83A" w:rsidR="00E775B9" w:rsidRDefault="00E775B9" w:rsidP="00E775B9">
      <w:pPr>
        <w:pStyle w:val="TH"/>
      </w:pPr>
      <w:r>
        <w:rPr>
          <w:rFonts w:cs="Arial"/>
        </w:rPr>
        <w:t xml:space="preserve">Table </w:t>
      </w:r>
      <w:r>
        <w:rPr>
          <w:rFonts w:cs="Arial" w:hint="eastAsia"/>
          <w:lang w:val="en-US" w:eastAsia="zh-CN"/>
        </w:rPr>
        <w:t>5.33</w:t>
      </w:r>
      <w:r>
        <w:rPr>
          <w:rFonts w:cs="Arial"/>
          <w:lang w:eastAsia="zh-CN"/>
        </w:rPr>
        <w:t>.</w:t>
      </w:r>
      <w:r>
        <w:rPr>
          <w:rFonts w:cs="Arial"/>
          <w:lang w:val="en-US" w:eastAsia="zh-CN"/>
        </w:rPr>
        <w:t>1</w:t>
      </w:r>
      <w:r>
        <w:rPr>
          <w:rFonts w:cs="Arial"/>
          <w:lang w:eastAsia="zh-CN"/>
        </w:rPr>
        <w:t>.1</w:t>
      </w:r>
      <w:r>
        <w:rPr>
          <w:rFonts w:cs="Arial"/>
        </w:rPr>
        <w:t>-1</w:t>
      </w:r>
      <w: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229"/>
        <w:gridCol w:w="425"/>
        <w:gridCol w:w="1322"/>
        <w:gridCol w:w="1371"/>
        <w:gridCol w:w="567"/>
        <w:gridCol w:w="1178"/>
        <w:gridCol w:w="1043"/>
      </w:tblGrid>
      <w:tr w:rsidR="00E775B9" w:rsidRPr="00A71264" w14:paraId="4BD1CF6C" w14:textId="77777777" w:rsidTr="00DE3263">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61B054AD" w14:textId="77777777" w:rsidR="00E775B9" w:rsidRPr="00A71264" w:rsidRDefault="00E775B9" w:rsidP="00DE3263">
            <w:pPr>
              <w:pStyle w:val="TAH"/>
              <w:rPr>
                <w:rFonts w:eastAsia="Malgun Gothic" w:cs="Arial"/>
              </w:rPr>
            </w:pPr>
            <w:r w:rsidRPr="00A71264">
              <w:rPr>
                <w:rFonts w:eastAsia="Malgun Gothic" w:cs="Arial"/>
                <w:lang w:eastAsia="ja-JP"/>
              </w:rPr>
              <w:t>NR</w:t>
            </w:r>
            <w:r w:rsidRPr="00A71264">
              <w:rPr>
                <w:rFonts w:eastAsia="Malgun Gothic" w:cs="Arial"/>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44AD4CB6" w14:textId="77777777" w:rsidR="00E775B9" w:rsidRPr="00A71264" w:rsidRDefault="00E775B9" w:rsidP="00DE3263">
            <w:pPr>
              <w:pStyle w:val="TAH"/>
              <w:rPr>
                <w:rFonts w:eastAsia="Malgun Gothic" w:cs="Arial"/>
              </w:rPr>
            </w:pPr>
            <w:r w:rsidRPr="00A71264">
              <w:rPr>
                <w:rFonts w:eastAsia="Malgun Gothic" w:cs="Arial"/>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4764B01E" w14:textId="77777777" w:rsidR="00E775B9" w:rsidRPr="00A71264" w:rsidRDefault="00E775B9" w:rsidP="00DE3263">
            <w:pPr>
              <w:pStyle w:val="TAH"/>
              <w:rPr>
                <w:rFonts w:eastAsia="Malgun Gothic" w:cs="Arial"/>
              </w:rPr>
            </w:pPr>
            <w:r w:rsidRPr="00A71264">
              <w:rPr>
                <w:rFonts w:eastAsia="Malgun Gothic" w:cs="Arial"/>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7CC54C1B" w14:textId="77777777" w:rsidR="00E775B9" w:rsidRPr="00A71264" w:rsidRDefault="00E775B9" w:rsidP="00DE3263">
            <w:pPr>
              <w:pStyle w:val="TAH"/>
              <w:rPr>
                <w:rFonts w:eastAsia="Malgun Gothic" w:cs="Arial"/>
              </w:rPr>
            </w:pPr>
            <w:r w:rsidRPr="00A71264">
              <w:rPr>
                <w:rFonts w:eastAsia="Malgun Gothic" w:cs="Arial"/>
              </w:rPr>
              <w:t>Duplex</w:t>
            </w:r>
          </w:p>
          <w:p w14:paraId="3805A683" w14:textId="77777777" w:rsidR="00E775B9" w:rsidRPr="00A71264" w:rsidRDefault="00E775B9" w:rsidP="00DE3263">
            <w:pPr>
              <w:pStyle w:val="TAH"/>
              <w:rPr>
                <w:rFonts w:eastAsia="Malgun Gothic" w:cs="Arial"/>
              </w:rPr>
            </w:pPr>
            <w:r w:rsidRPr="00A71264">
              <w:rPr>
                <w:rFonts w:eastAsia="Malgun Gothic" w:cs="Arial"/>
              </w:rPr>
              <w:t>mode</w:t>
            </w:r>
          </w:p>
        </w:tc>
      </w:tr>
      <w:tr w:rsidR="00E775B9" w:rsidRPr="00A71264" w14:paraId="1539206F" w14:textId="77777777" w:rsidTr="00DE3263">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4B0F4849" w14:textId="77777777" w:rsidR="00E775B9" w:rsidRPr="00A71264" w:rsidRDefault="00E775B9" w:rsidP="00DE3263">
            <w:pPr>
              <w:pStyle w:val="TAH"/>
              <w:rPr>
                <w:rFonts w:eastAsia="Malgun Gothic" w:cs="Arial"/>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2455017F" w14:textId="77777777" w:rsidR="00E775B9" w:rsidRPr="00A71264" w:rsidRDefault="00E775B9" w:rsidP="00DE3263">
            <w:pPr>
              <w:pStyle w:val="TAH"/>
              <w:rPr>
                <w:rFonts w:eastAsia="Malgun Gothic" w:cs="Arial"/>
              </w:rPr>
            </w:pPr>
            <w:r w:rsidRPr="00A71264">
              <w:rPr>
                <w:rFonts w:eastAsia="Malgun Gothic" w:cs="Arial"/>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6C272AF8" w14:textId="77777777" w:rsidR="00E775B9" w:rsidRPr="00A71264" w:rsidRDefault="00E775B9" w:rsidP="00DE3263">
            <w:pPr>
              <w:pStyle w:val="TAH"/>
              <w:rPr>
                <w:rFonts w:eastAsia="Malgun Gothic" w:cs="Arial"/>
              </w:rPr>
            </w:pPr>
            <w:r w:rsidRPr="00A71264">
              <w:rPr>
                <w:rFonts w:eastAsia="Malgun Gothic" w:cs="Arial"/>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35A85106" w14:textId="77777777" w:rsidR="00E775B9" w:rsidRPr="00A71264" w:rsidRDefault="00E775B9" w:rsidP="00DE3263">
            <w:pPr>
              <w:pStyle w:val="TAH"/>
              <w:rPr>
                <w:rFonts w:eastAsia="Malgun Gothic" w:cs="Arial"/>
              </w:rPr>
            </w:pPr>
          </w:p>
        </w:tc>
      </w:tr>
      <w:tr w:rsidR="00E775B9" w:rsidRPr="00A71264" w14:paraId="5BA4665A" w14:textId="77777777" w:rsidTr="00DE3263">
        <w:trPr>
          <w:trHeight w:val="5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4B9E0037" w14:textId="77777777" w:rsidR="00E775B9" w:rsidRPr="00A71264" w:rsidRDefault="00E775B9" w:rsidP="00DE3263">
            <w:pPr>
              <w:pStyle w:val="TAH"/>
              <w:rPr>
                <w:rFonts w:eastAsia="Malgun Gothic" w:cs="Arial"/>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077B192C" w14:textId="77777777" w:rsidR="00E775B9" w:rsidRPr="00A71264" w:rsidRDefault="00E775B9" w:rsidP="00DE3263">
            <w:pPr>
              <w:pStyle w:val="TAH"/>
              <w:rPr>
                <w:rFonts w:eastAsia="Malgun Gothic" w:cs="Arial"/>
              </w:rPr>
            </w:pPr>
            <w:r w:rsidRPr="00A71264">
              <w:rPr>
                <w:rFonts w:eastAsia="Malgun Gothic" w:cs="Arial"/>
              </w:rPr>
              <w:t>F</w:t>
            </w:r>
            <w:r w:rsidRPr="00A71264">
              <w:rPr>
                <w:rFonts w:eastAsia="Malgun Gothic" w:cs="Arial"/>
                <w:vertAlign w:val="subscript"/>
              </w:rPr>
              <w:t>UL_low</w:t>
            </w:r>
            <w:r w:rsidRPr="00A71264">
              <w:rPr>
                <w:rFonts w:eastAsia="Malgun Gothic" w:cs="Arial"/>
              </w:rPr>
              <w:t xml:space="preserve"> – F</w:t>
            </w:r>
            <w:r w:rsidRPr="00A71264">
              <w:rPr>
                <w:rFonts w:eastAsia="Malgun Gothic" w:cs="Arial"/>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188162A3" w14:textId="77777777" w:rsidR="00E775B9" w:rsidRPr="00A71264" w:rsidRDefault="00E775B9" w:rsidP="00DE3263">
            <w:pPr>
              <w:pStyle w:val="TAH"/>
              <w:rPr>
                <w:rFonts w:eastAsia="Malgun Gothic" w:cs="Arial"/>
              </w:rPr>
            </w:pPr>
            <w:r w:rsidRPr="00A71264">
              <w:rPr>
                <w:rFonts w:eastAsia="Malgun Gothic" w:cs="Arial"/>
              </w:rPr>
              <w:t>F</w:t>
            </w:r>
            <w:r w:rsidRPr="00A71264">
              <w:rPr>
                <w:rFonts w:eastAsia="Malgun Gothic" w:cs="Arial"/>
                <w:vertAlign w:val="subscript"/>
              </w:rPr>
              <w:t>DL_low</w:t>
            </w:r>
            <w:r w:rsidRPr="00A71264">
              <w:rPr>
                <w:rFonts w:eastAsia="Malgun Gothic" w:cs="Arial"/>
              </w:rPr>
              <w:t xml:space="preserve"> – F</w:t>
            </w:r>
            <w:r w:rsidRPr="00A71264">
              <w:rPr>
                <w:rFonts w:eastAsia="Malgun Gothic" w:cs="Arial"/>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36B1BCCA" w14:textId="77777777" w:rsidR="00E775B9" w:rsidRPr="00A71264" w:rsidRDefault="00E775B9" w:rsidP="00DE3263">
            <w:pPr>
              <w:pStyle w:val="TAH"/>
              <w:rPr>
                <w:rFonts w:eastAsia="Malgun Gothic" w:cs="Arial"/>
              </w:rPr>
            </w:pPr>
          </w:p>
        </w:tc>
      </w:tr>
      <w:tr w:rsidR="00E775B9" w:rsidRPr="00A71264" w14:paraId="29749C9C" w14:textId="77777777" w:rsidTr="00DE3263">
        <w:trPr>
          <w:trHeight w:val="175"/>
          <w:jc w:val="center"/>
        </w:trPr>
        <w:tc>
          <w:tcPr>
            <w:tcW w:w="1275" w:type="dxa"/>
            <w:tcBorders>
              <w:top w:val="single" w:sz="4" w:space="0" w:color="auto"/>
              <w:left w:val="single" w:sz="4" w:space="0" w:color="auto"/>
              <w:bottom w:val="single" w:sz="4" w:space="0" w:color="auto"/>
              <w:right w:val="single" w:sz="4" w:space="0" w:color="auto"/>
            </w:tcBorders>
            <w:vAlign w:val="center"/>
          </w:tcPr>
          <w:p w14:paraId="4CF763C9" w14:textId="77777777" w:rsidR="00E775B9" w:rsidRPr="00A71264" w:rsidRDefault="00E775B9" w:rsidP="00DE3263">
            <w:pPr>
              <w:keepNext/>
              <w:keepLines/>
              <w:spacing w:after="0"/>
              <w:jc w:val="center"/>
              <w:rPr>
                <w:rFonts w:ascii="Arial" w:hAnsi="Arial" w:cs="Arial"/>
                <w:sz w:val="18"/>
                <w:lang w:val="en-US" w:eastAsia="zh-TW"/>
              </w:rPr>
            </w:pPr>
            <w:r w:rsidRPr="00A71264">
              <w:rPr>
                <w:rFonts w:ascii="Arial" w:eastAsia="宋体" w:hAnsi="Arial" w:cs="Arial"/>
                <w:sz w:val="18"/>
                <w:lang w:val="en-US" w:eastAsia="zh-CN"/>
              </w:rPr>
              <w:t>n</w:t>
            </w:r>
            <w:r w:rsidRPr="00A71264">
              <w:rPr>
                <w:rFonts w:ascii="Arial" w:hAnsi="Arial" w:cs="Arial"/>
                <w:sz w:val="18"/>
                <w:lang w:val="en-US" w:eastAsia="zh-TW"/>
              </w:rPr>
              <w:t>1</w:t>
            </w:r>
          </w:p>
        </w:tc>
        <w:tc>
          <w:tcPr>
            <w:tcW w:w="1229" w:type="dxa"/>
            <w:tcBorders>
              <w:top w:val="single" w:sz="4" w:space="0" w:color="auto"/>
              <w:left w:val="single" w:sz="4" w:space="0" w:color="auto"/>
              <w:bottom w:val="single" w:sz="4" w:space="0" w:color="auto"/>
              <w:right w:val="nil"/>
            </w:tcBorders>
            <w:vAlign w:val="center"/>
          </w:tcPr>
          <w:p w14:paraId="49BBEEBC" w14:textId="77777777" w:rsidR="00E775B9" w:rsidRPr="00A71264" w:rsidRDefault="00E775B9" w:rsidP="00DE3263">
            <w:pPr>
              <w:keepNext/>
              <w:keepLines/>
              <w:spacing w:after="0"/>
              <w:jc w:val="right"/>
              <w:rPr>
                <w:rFonts w:ascii="Arial" w:hAnsi="Arial" w:cs="Arial"/>
                <w:sz w:val="18"/>
                <w:lang w:eastAsia="zh-TW"/>
              </w:rPr>
            </w:pPr>
            <w:r>
              <w:rPr>
                <w:rFonts w:ascii="Arial" w:hAnsi="Arial" w:cs="Arial" w:hint="eastAsia"/>
                <w:sz w:val="18"/>
                <w:lang w:eastAsia="zh-TW"/>
              </w:rPr>
              <w:t>1920 MHz</w:t>
            </w:r>
          </w:p>
        </w:tc>
        <w:tc>
          <w:tcPr>
            <w:tcW w:w="425" w:type="dxa"/>
            <w:tcBorders>
              <w:top w:val="single" w:sz="4" w:space="0" w:color="auto"/>
              <w:left w:val="nil"/>
              <w:bottom w:val="single" w:sz="4" w:space="0" w:color="auto"/>
              <w:right w:val="nil"/>
            </w:tcBorders>
            <w:vAlign w:val="center"/>
          </w:tcPr>
          <w:p w14:paraId="49C27E89" w14:textId="77777777" w:rsidR="00E775B9" w:rsidRPr="00A71264" w:rsidRDefault="00E775B9" w:rsidP="00DE3263">
            <w:pPr>
              <w:keepNext/>
              <w:keepLines/>
              <w:spacing w:after="0"/>
              <w:jc w:val="center"/>
              <w:rPr>
                <w:rFonts w:ascii="Arial" w:eastAsia="宋体" w:hAnsi="Arial" w:cs="Arial"/>
                <w:sz w:val="18"/>
                <w:lang w:val="en-US" w:eastAsia="zh-CN"/>
              </w:rPr>
            </w:pPr>
            <w:r w:rsidRPr="00A71264">
              <w:rPr>
                <w:rFonts w:ascii="Arial" w:eastAsia="宋体" w:hAnsi="Arial" w:cs="Arial"/>
                <w:sz w:val="18"/>
                <w:lang w:val="en-US" w:eastAsia="zh-CN"/>
              </w:rPr>
              <w:t xml:space="preserve"> </w:t>
            </w:r>
            <w:r w:rsidRPr="00A71264">
              <w:rPr>
                <w:rFonts w:ascii="Arial" w:hAnsi="Arial" w:cs="Arial"/>
                <w:sz w:val="18"/>
              </w:rPr>
              <w:t>–</w:t>
            </w:r>
          </w:p>
        </w:tc>
        <w:tc>
          <w:tcPr>
            <w:tcW w:w="1322" w:type="dxa"/>
            <w:tcBorders>
              <w:top w:val="single" w:sz="4" w:space="0" w:color="auto"/>
              <w:left w:val="nil"/>
              <w:bottom w:val="single" w:sz="4" w:space="0" w:color="auto"/>
              <w:right w:val="single" w:sz="4" w:space="0" w:color="auto"/>
            </w:tcBorders>
            <w:vAlign w:val="center"/>
          </w:tcPr>
          <w:p w14:paraId="457D1840" w14:textId="77777777" w:rsidR="00E775B9" w:rsidRPr="00A71264" w:rsidRDefault="00E775B9" w:rsidP="00DE3263">
            <w:pPr>
              <w:keepNext/>
              <w:keepLines/>
              <w:spacing w:after="0"/>
              <w:rPr>
                <w:rFonts w:ascii="Arial" w:hAnsi="Arial" w:cs="Arial"/>
                <w:sz w:val="18"/>
                <w:lang w:eastAsia="zh-TW"/>
              </w:rPr>
            </w:pPr>
            <w:r>
              <w:rPr>
                <w:rFonts w:ascii="Arial" w:hAnsi="Arial" w:cs="Arial" w:hint="eastAsia"/>
                <w:sz w:val="18"/>
                <w:lang w:eastAsia="zh-TW"/>
              </w:rPr>
              <w:t xml:space="preserve">1980MHz </w:t>
            </w:r>
          </w:p>
        </w:tc>
        <w:tc>
          <w:tcPr>
            <w:tcW w:w="1371" w:type="dxa"/>
            <w:tcBorders>
              <w:top w:val="single" w:sz="4" w:space="0" w:color="auto"/>
              <w:left w:val="single" w:sz="4" w:space="0" w:color="auto"/>
              <w:bottom w:val="single" w:sz="4" w:space="0" w:color="auto"/>
              <w:right w:val="nil"/>
            </w:tcBorders>
            <w:vAlign w:val="center"/>
          </w:tcPr>
          <w:p w14:paraId="6B1817DA" w14:textId="77777777" w:rsidR="00E775B9" w:rsidRPr="00A71264" w:rsidRDefault="00E775B9" w:rsidP="00DE3263">
            <w:pPr>
              <w:keepNext/>
              <w:keepLines/>
              <w:spacing w:after="0"/>
              <w:jc w:val="right"/>
              <w:rPr>
                <w:rFonts w:ascii="Arial" w:hAnsi="Arial" w:cs="Arial"/>
                <w:sz w:val="18"/>
                <w:lang w:eastAsia="ja-JP"/>
              </w:rPr>
            </w:pPr>
            <w:r w:rsidRPr="00CB0D2A">
              <w:rPr>
                <w:rFonts w:ascii="Arial" w:hAnsi="Arial" w:cs="Arial"/>
                <w:sz w:val="18"/>
                <w:lang w:eastAsia="ja-JP"/>
              </w:rPr>
              <w:t>2110 MHz</w:t>
            </w:r>
          </w:p>
        </w:tc>
        <w:tc>
          <w:tcPr>
            <w:tcW w:w="567" w:type="dxa"/>
            <w:tcBorders>
              <w:top w:val="single" w:sz="4" w:space="0" w:color="auto"/>
              <w:left w:val="nil"/>
              <w:bottom w:val="single" w:sz="4" w:space="0" w:color="auto"/>
              <w:right w:val="nil"/>
            </w:tcBorders>
            <w:vAlign w:val="center"/>
          </w:tcPr>
          <w:p w14:paraId="165806C6" w14:textId="77777777" w:rsidR="00E775B9" w:rsidRPr="00A71264" w:rsidRDefault="00E775B9" w:rsidP="00DE3263">
            <w:pPr>
              <w:keepNext/>
              <w:keepLines/>
              <w:spacing w:after="0"/>
              <w:jc w:val="center"/>
              <w:rPr>
                <w:rFonts w:ascii="Arial" w:hAnsi="Arial" w:cs="Arial"/>
                <w:sz w:val="18"/>
                <w:lang w:eastAsia="ja-JP"/>
              </w:rPr>
            </w:pPr>
            <w:r w:rsidRPr="00A71264">
              <w:rPr>
                <w:rFonts w:ascii="Arial" w:hAnsi="Arial" w:cs="Arial"/>
                <w:sz w:val="18"/>
              </w:rPr>
              <w:t>–</w:t>
            </w:r>
          </w:p>
        </w:tc>
        <w:tc>
          <w:tcPr>
            <w:tcW w:w="1178" w:type="dxa"/>
            <w:tcBorders>
              <w:top w:val="single" w:sz="4" w:space="0" w:color="auto"/>
              <w:left w:val="nil"/>
              <w:bottom w:val="single" w:sz="4" w:space="0" w:color="auto"/>
              <w:right w:val="single" w:sz="4" w:space="0" w:color="auto"/>
            </w:tcBorders>
            <w:vAlign w:val="center"/>
          </w:tcPr>
          <w:p w14:paraId="4A08A814" w14:textId="77777777" w:rsidR="00E775B9" w:rsidRPr="00A71264" w:rsidRDefault="00E775B9" w:rsidP="00DE3263">
            <w:pPr>
              <w:keepNext/>
              <w:keepLines/>
              <w:spacing w:after="0"/>
              <w:rPr>
                <w:rFonts w:ascii="Arial" w:hAnsi="Arial" w:cs="Arial"/>
                <w:sz w:val="18"/>
                <w:lang w:eastAsia="ja-JP"/>
              </w:rPr>
            </w:pPr>
            <w:r>
              <w:rPr>
                <w:rFonts w:ascii="Arial" w:hAnsi="Arial" w:cs="Arial" w:hint="eastAsia"/>
                <w:sz w:val="18"/>
                <w:lang w:eastAsia="zh-TW"/>
              </w:rPr>
              <w:t>2</w:t>
            </w:r>
            <w:r w:rsidRPr="00CB0D2A">
              <w:rPr>
                <w:rFonts w:ascii="Arial" w:hAnsi="Arial" w:cs="Arial"/>
                <w:sz w:val="18"/>
                <w:lang w:eastAsia="ja-JP"/>
              </w:rPr>
              <w:t>170 MHz</w:t>
            </w:r>
          </w:p>
        </w:tc>
        <w:tc>
          <w:tcPr>
            <w:tcW w:w="1043" w:type="dxa"/>
            <w:tcBorders>
              <w:top w:val="single" w:sz="4" w:space="0" w:color="auto"/>
              <w:left w:val="single" w:sz="4" w:space="0" w:color="auto"/>
              <w:bottom w:val="single" w:sz="4" w:space="0" w:color="auto"/>
              <w:right w:val="single" w:sz="4" w:space="0" w:color="auto"/>
            </w:tcBorders>
            <w:vAlign w:val="center"/>
          </w:tcPr>
          <w:p w14:paraId="4924F26A" w14:textId="77777777" w:rsidR="00E775B9" w:rsidRPr="00A71264" w:rsidRDefault="00E775B9" w:rsidP="00DE3263">
            <w:pPr>
              <w:keepNext/>
              <w:keepLines/>
              <w:spacing w:after="0"/>
              <w:jc w:val="center"/>
              <w:rPr>
                <w:rFonts w:ascii="Arial" w:hAnsi="Arial" w:cs="Arial"/>
                <w:sz w:val="18"/>
                <w:lang w:eastAsia="zh-TW"/>
              </w:rPr>
            </w:pPr>
            <w:r w:rsidRPr="00A71264">
              <w:rPr>
                <w:rFonts w:ascii="Arial" w:hAnsi="Arial" w:cs="Arial"/>
                <w:sz w:val="18"/>
                <w:lang w:eastAsia="zh-TW"/>
              </w:rPr>
              <w:t>FDD</w:t>
            </w:r>
          </w:p>
        </w:tc>
      </w:tr>
      <w:tr w:rsidR="00E775B9" w:rsidRPr="00A71264" w14:paraId="2DE2507C" w14:textId="77777777" w:rsidTr="00DE3263">
        <w:trPr>
          <w:trHeight w:val="108"/>
          <w:jc w:val="center"/>
        </w:trPr>
        <w:tc>
          <w:tcPr>
            <w:tcW w:w="1275" w:type="dxa"/>
            <w:tcBorders>
              <w:top w:val="single" w:sz="4" w:space="0" w:color="auto"/>
              <w:left w:val="single" w:sz="4" w:space="0" w:color="auto"/>
              <w:bottom w:val="single" w:sz="4" w:space="0" w:color="auto"/>
              <w:right w:val="single" w:sz="4" w:space="0" w:color="auto"/>
            </w:tcBorders>
            <w:vAlign w:val="center"/>
          </w:tcPr>
          <w:p w14:paraId="79A8C6D0" w14:textId="77777777" w:rsidR="00E775B9" w:rsidRPr="00A71264" w:rsidRDefault="00E775B9" w:rsidP="00DE3263">
            <w:pPr>
              <w:keepNext/>
              <w:keepLines/>
              <w:spacing w:after="0"/>
              <w:jc w:val="center"/>
              <w:rPr>
                <w:rFonts w:ascii="Arial" w:hAnsi="Arial" w:cs="Arial"/>
                <w:sz w:val="18"/>
                <w:lang w:val="en-US" w:eastAsia="zh-TW"/>
              </w:rPr>
            </w:pPr>
            <w:r w:rsidRPr="00A71264">
              <w:rPr>
                <w:rFonts w:ascii="Arial" w:eastAsia="宋体" w:hAnsi="Arial" w:cs="Arial"/>
                <w:sz w:val="18"/>
                <w:lang w:val="en-US" w:eastAsia="zh-CN"/>
              </w:rPr>
              <w:t>n</w:t>
            </w:r>
            <w:r w:rsidRPr="00A71264">
              <w:rPr>
                <w:rFonts w:ascii="Arial" w:hAnsi="Arial" w:cs="Arial"/>
                <w:sz w:val="18"/>
                <w:lang w:val="en-US" w:eastAsia="zh-TW"/>
              </w:rPr>
              <w:t>3</w:t>
            </w:r>
          </w:p>
        </w:tc>
        <w:tc>
          <w:tcPr>
            <w:tcW w:w="1229" w:type="dxa"/>
            <w:tcBorders>
              <w:top w:val="single" w:sz="4" w:space="0" w:color="auto"/>
              <w:left w:val="single" w:sz="4" w:space="0" w:color="auto"/>
              <w:bottom w:val="single" w:sz="4" w:space="0" w:color="auto"/>
              <w:right w:val="nil"/>
            </w:tcBorders>
            <w:vAlign w:val="center"/>
          </w:tcPr>
          <w:p w14:paraId="5AE017F7" w14:textId="77777777" w:rsidR="00E775B9" w:rsidRPr="00A71264" w:rsidRDefault="00E775B9" w:rsidP="00DE3263">
            <w:pPr>
              <w:keepNext/>
              <w:keepLines/>
              <w:spacing w:after="0"/>
              <w:jc w:val="right"/>
              <w:rPr>
                <w:rFonts w:ascii="Arial" w:hAnsi="Arial" w:cs="Arial"/>
                <w:sz w:val="18"/>
                <w:lang w:eastAsia="ja-JP"/>
              </w:rPr>
            </w:pPr>
            <w:r w:rsidRPr="00CB0D2A">
              <w:rPr>
                <w:rFonts w:ascii="Arial" w:hAnsi="Arial" w:cs="Arial"/>
                <w:sz w:val="18"/>
                <w:lang w:eastAsia="ja-JP"/>
              </w:rPr>
              <w:t>1710 MHz</w:t>
            </w:r>
          </w:p>
        </w:tc>
        <w:tc>
          <w:tcPr>
            <w:tcW w:w="425" w:type="dxa"/>
            <w:tcBorders>
              <w:top w:val="single" w:sz="4" w:space="0" w:color="auto"/>
              <w:left w:val="nil"/>
              <w:bottom w:val="single" w:sz="4" w:space="0" w:color="auto"/>
              <w:right w:val="nil"/>
            </w:tcBorders>
            <w:vAlign w:val="center"/>
          </w:tcPr>
          <w:p w14:paraId="6204490D" w14:textId="77777777" w:rsidR="00E775B9" w:rsidRPr="00A71264" w:rsidRDefault="00E775B9" w:rsidP="00DE3263">
            <w:pPr>
              <w:keepNext/>
              <w:keepLines/>
              <w:spacing w:after="0"/>
              <w:jc w:val="center"/>
              <w:rPr>
                <w:rFonts w:ascii="Arial" w:hAnsi="Arial" w:cs="Arial"/>
                <w:sz w:val="18"/>
                <w:lang w:eastAsia="ja-JP"/>
              </w:rPr>
            </w:pPr>
            <w:r w:rsidRPr="00A71264">
              <w:rPr>
                <w:rFonts w:ascii="Arial" w:eastAsia="宋体" w:hAnsi="Arial" w:cs="Arial"/>
                <w:sz w:val="18"/>
                <w:lang w:val="en-US" w:eastAsia="zh-CN"/>
              </w:rPr>
              <w:t xml:space="preserve"> </w:t>
            </w:r>
            <w:r w:rsidRPr="00A71264">
              <w:rPr>
                <w:rFonts w:ascii="Arial" w:hAnsi="Arial" w:cs="Arial"/>
                <w:sz w:val="18"/>
              </w:rPr>
              <w:t>–</w:t>
            </w:r>
          </w:p>
        </w:tc>
        <w:tc>
          <w:tcPr>
            <w:tcW w:w="1322" w:type="dxa"/>
            <w:tcBorders>
              <w:top w:val="single" w:sz="4" w:space="0" w:color="auto"/>
              <w:left w:val="nil"/>
              <w:bottom w:val="single" w:sz="4" w:space="0" w:color="auto"/>
              <w:right w:val="single" w:sz="4" w:space="0" w:color="auto"/>
            </w:tcBorders>
            <w:vAlign w:val="center"/>
          </w:tcPr>
          <w:p w14:paraId="59736E42" w14:textId="77777777" w:rsidR="00E775B9" w:rsidRPr="00A71264" w:rsidRDefault="00E775B9" w:rsidP="00DE3263">
            <w:pPr>
              <w:keepNext/>
              <w:keepLines/>
              <w:spacing w:after="0"/>
              <w:rPr>
                <w:rFonts w:ascii="Arial" w:hAnsi="Arial" w:cs="Arial"/>
                <w:sz w:val="18"/>
                <w:lang w:eastAsia="ja-JP"/>
              </w:rPr>
            </w:pPr>
            <w:r w:rsidRPr="00CB0D2A">
              <w:rPr>
                <w:rFonts w:ascii="Arial" w:hAnsi="Arial" w:cs="Arial"/>
                <w:sz w:val="18"/>
                <w:lang w:eastAsia="ja-JP"/>
              </w:rPr>
              <w:t>1785 MHz</w:t>
            </w:r>
          </w:p>
        </w:tc>
        <w:tc>
          <w:tcPr>
            <w:tcW w:w="1371" w:type="dxa"/>
            <w:tcBorders>
              <w:top w:val="single" w:sz="4" w:space="0" w:color="auto"/>
              <w:left w:val="single" w:sz="4" w:space="0" w:color="auto"/>
              <w:bottom w:val="single" w:sz="4" w:space="0" w:color="auto"/>
              <w:right w:val="nil"/>
            </w:tcBorders>
            <w:vAlign w:val="center"/>
          </w:tcPr>
          <w:p w14:paraId="3C59C174" w14:textId="77777777" w:rsidR="00E775B9" w:rsidRPr="00A71264" w:rsidRDefault="00E775B9" w:rsidP="00DE3263">
            <w:pPr>
              <w:keepNext/>
              <w:keepLines/>
              <w:spacing w:after="0"/>
              <w:jc w:val="right"/>
              <w:rPr>
                <w:rFonts w:ascii="Arial" w:hAnsi="Arial" w:cs="Arial"/>
                <w:sz w:val="18"/>
                <w:lang w:eastAsia="ja-JP"/>
              </w:rPr>
            </w:pPr>
            <w:r w:rsidRPr="00CB0D2A">
              <w:rPr>
                <w:rFonts w:ascii="Arial" w:hAnsi="Arial" w:cs="Arial"/>
                <w:sz w:val="18"/>
                <w:lang w:eastAsia="ja-JP"/>
              </w:rPr>
              <w:t>1805 MHz</w:t>
            </w:r>
          </w:p>
        </w:tc>
        <w:tc>
          <w:tcPr>
            <w:tcW w:w="567" w:type="dxa"/>
            <w:tcBorders>
              <w:top w:val="single" w:sz="4" w:space="0" w:color="auto"/>
              <w:left w:val="nil"/>
              <w:bottom w:val="single" w:sz="4" w:space="0" w:color="auto"/>
              <w:right w:val="nil"/>
            </w:tcBorders>
            <w:vAlign w:val="center"/>
          </w:tcPr>
          <w:p w14:paraId="5A5F530F" w14:textId="77777777" w:rsidR="00E775B9" w:rsidRPr="00A71264" w:rsidRDefault="00E775B9" w:rsidP="00DE3263">
            <w:pPr>
              <w:keepNext/>
              <w:keepLines/>
              <w:spacing w:after="0"/>
              <w:jc w:val="center"/>
              <w:rPr>
                <w:rFonts w:ascii="Arial" w:hAnsi="Arial" w:cs="Arial"/>
                <w:sz w:val="18"/>
                <w:lang w:eastAsia="ja-JP"/>
              </w:rPr>
            </w:pPr>
            <w:r w:rsidRPr="00A71264">
              <w:rPr>
                <w:rFonts w:ascii="Arial" w:hAnsi="Arial" w:cs="Arial"/>
                <w:sz w:val="18"/>
              </w:rPr>
              <w:t>–</w:t>
            </w:r>
          </w:p>
        </w:tc>
        <w:tc>
          <w:tcPr>
            <w:tcW w:w="1178" w:type="dxa"/>
            <w:tcBorders>
              <w:top w:val="single" w:sz="4" w:space="0" w:color="auto"/>
              <w:left w:val="nil"/>
              <w:bottom w:val="single" w:sz="4" w:space="0" w:color="auto"/>
              <w:right w:val="single" w:sz="4" w:space="0" w:color="auto"/>
            </w:tcBorders>
            <w:vAlign w:val="center"/>
          </w:tcPr>
          <w:p w14:paraId="16025113" w14:textId="77777777" w:rsidR="00E775B9" w:rsidRPr="00A71264" w:rsidRDefault="00E775B9" w:rsidP="00DE3263">
            <w:pPr>
              <w:keepNext/>
              <w:keepLines/>
              <w:spacing w:after="0"/>
              <w:rPr>
                <w:rFonts w:ascii="Arial" w:hAnsi="Arial" w:cs="Arial"/>
                <w:sz w:val="18"/>
                <w:lang w:eastAsia="ja-JP"/>
              </w:rPr>
            </w:pPr>
            <w:r w:rsidRPr="00CB0D2A">
              <w:rPr>
                <w:rFonts w:ascii="Arial" w:hAnsi="Arial" w:cs="Arial"/>
                <w:sz w:val="18"/>
                <w:lang w:eastAsia="ja-JP"/>
              </w:rPr>
              <w:t>1880 MHz</w:t>
            </w:r>
          </w:p>
        </w:tc>
        <w:tc>
          <w:tcPr>
            <w:tcW w:w="1043" w:type="dxa"/>
            <w:tcBorders>
              <w:top w:val="single" w:sz="4" w:space="0" w:color="auto"/>
              <w:left w:val="single" w:sz="4" w:space="0" w:color="auto"/>
              <w:bottom w:val="single" w:sz="4" w:space="0" w:color="auto"/>
              <w:right w:val="single" w:sz="4" w:space="0" w:color="auto"/>
            </w:tcBorders>
            <w:vAlign w:val="center"/>
          </w:tcPr>
          <w:p w14:paraId="71ED0B95" w14:textId="77777777" w:rsidR="00E775B9" w:rsidRPr="00A71264" w:rsidRDefault="00E775B9" w:rsidP="00DE3263">
            <w:pPr>
              <w:keepNext/>
              <w:keepLines/>
              <w:spacing w:after="0"/>
              <w:jc w:val="center"/>
              <w:rPr>
                <w:rFonts w:ascii="Arial" w:hAnsi="Arial" w:cs="Arial"/>
                <w:sz w:val="18"/>
                <w:lang w:eastAsia="zh-TW"/>
              </w:rPr>
            </w:pPr>
            <w:r w:rsidRPr="00A71264">
              <w:rPr>
                <w:rFonts w:ascii="Arial" w:hAnsi="Arial" w:cs="Arial"/>
                <w:sz w:val="18"/>
                <w:lang w:eastAsia="zh-TW"/>
              </w:rPr>
              <w:t>FDD</w:t>
            </w:r>
          </w:p>
        </w:tc>
      </w:tr>
      <w:tr w:rsidR="00E775B9" w:rsidRPr="00A71264" w14:paraId="06A54BD2" w14:textId="77777777" w:rsidTr="00DE3263">
        <w:trPr>
          <w:trHeight w:val="54"/>
          <w:jc w:val="center"/>
        </w:trPr>
        <w:tc>
          <w:tcPr>
            <w:tcW w:w="1275" w:type="dxa"/>
            <w:tcBorders>
              <w:top w:val="single" w:sz="4" w:space="0" w:color="auto"/>
              <w:left w:val="single" w:sz="4" w:space="0" w:color="auto"/>
              <w:bottom w:val="single" w:sz="4" w:space="0" w:color="auto"/>
              <w:right w:val="single" w:sz="4" w:space="0" w:color="auto"/>
            </w:tcBorders>
            <w:vAlign w:val="center"/>
          </w:tcPr>
          <w:p w14:paraId="5E367A8A" w14:textId="77777777" w:rsidR="00E775B9" w:rsidRPr="00114C42" w:rsidRDefault="00E775B9" w:rsidP="00DE3263">
            <w:pPr>
              <w:keepNext/>
              <w:keepLines/>
              <w:spacing w:after="0"/>
              <w:jc w:val="center"/>
              <w:rPr>
                <w:rFonts w:ascii="Arial" w:hAnsi="Arial" w:cs="Arial"/>
                <w:sz w:val="18"/>
                <w:lang w:val="en-US" w:eastAsia="zh-TW"/>
              </w:rPr>
            </w:pPr>
            <w:r w:rsidRPr="00A71264">
              <w:rPr>
                <w:rFonts w:ascii="Arial" w:eastAsia="宋体" w:hAnsi="Arial" w:cs="Arial"/>
                <w:sz w:val="18"/>
                <w:lang w:val="en-US" w:eastAsia="zh-CN"/>
              </w:rPr>
              <w:t>n</w:t>
            </w:r>
            <w:r w:rsidRPr="00114C42">
              <w:rPr>
                <w:rFonts w:ascii="Arial" w:hAnsi="Arial" w:cs="Arial"/>
                <w:sz w:val="18"/>
                <w:lang w:val="en-US" w:eastAsia="zh-TW"/>
              </w:rPr>
              <w:t>8</w:t>
            </w:r>
          </w:p>
        </w:tc>
        <w:tc>
          <w:tcPr>
            <w:tcW w:w="1229" w:type="dxa"/>
            <w:tcBorders>
              <w:top w:val="single" w:sz="4" w:space="0" w:color="auto"/>
              <w:left w:val="single" w:sz="4" w:space="0" w:color="auto"/>
              <w:bottom w:val="single" w:sz="4" w:space="0" w:color="auto"/>
              <w:right w:val="nil"/>
            </w:tcBorders>
            <w:vAlign w:val="center"/>
          </w:tcPr>
          <w:p w14:paraId="6B07E3A3" w14:textId="77777777" w:rsidR="00E775B9" w:rsidRPr="00A71264" w:rsidRDefault="00E775B9" w:rsidP="00DE3263">
            <w:pPr>
              <w:keepNext/>
              <w:keepLines/>
              <w:spacing w:after="0"/>
              <w:jc w:val="right"/>
              <w:rPr>
                <w:rFonts w:ascii="Arial" w:hAnsi="Arial" w:cs="Arial"/>
                <w:sz w:val="18"/>
                <w:lang w:eastAsia="ja-JP"/>
              </w:rPr>
            </w:pPr>
            <w:r w:rsidRPr="00CB0D2A">
              <w:rPr>
                <w:rFonts w:ascii="Arial" w:hAnsi="Arial" w:cs="Arial"/>
                <w:sz w:val="18"/>
                <w:lang w:eastAsia="ja-JP"/>
              </w:rPr>
              <w:t>880 MHz</w:t>
            </w:r>
          </w:p>
        </w:tc>
        <w:tc>
          <w:tcPr>
            <w:tcW w:w="425" w:type="dxa"/>
            <w:tcBorders>
              <w:top w:val="single" w:sz="4" w:space="0" w:color="auto"/>
              <w:left w:val="nil"/>
              <w:bottom w:val="single" w:sz="4" w:space="0" w:color="auto"/>
              <w:right w:val="nil"/>
            </w:tcBorders>
            <w:vAlign w:val="center"/>
          </w:tcPr>
          <w:p w14:paraId="28B4C673" w14:textId="77777777" w:rsidR="00E775B9" w:rsidRPr="00A71264" w:rsidRDefault="00E775B9" w:rsidP="00DE3263">
            <w:pPr>
              <w:keepNext/>
              <w:keepLines/>
              <w:spacing w:after="0"/>
              <w:jc w:val="center"/>
              <w:rPr>
                <w:rFonts w:ascii="Arial" w:hAnsi="Arial" w:cs="Arial"/>
                <w:sz w:val="18"/>
                <w:lang w:val="en-US" w:eastAsia="zh-CN"/>
              </w:rPr>
            </w:pPr>
            <w:r w:rsidRPr="00A71264">
              <w:rPr>
                <w:rFonts w:ascii="Arial" w:eastAsia="宋体" w:hAnsi="Arial" w:cs="Arial"/>
                <w:sz w:val="18"/>
                <w:lang w:val="en-US" w:eastAsia="zh-CN"/>
              </w:rPr>
              <w:t xml:space="preserve"> </w:t>
            </w:r>
            <w:r w:rsidRPr="00A71264">
              <w:rPr>
                <w:rFonts w:ascii="Arial" w:hAnsi="Arial" w:cs="Arial"/>
                <w:sz w:val="18"/>
              </w:rPr>
              <w:t>–</w:t>
            </w:r>
          </w:p>
        </w:tc>
        <w:tc>
          <w:tcPr>
            <w:tcW w:w="1322" w:type="dxa"/>
            <w:tcBorders>
              <w:top w:val="single" w:sz="4" w:space="0" w:color="auto"/>
              <w:left w:val="nil"/>
              <w:bottom w:val="single" w:sz="4" w:space="0" w:color="auto"/>
              <w:right w:val="single" w:sz="4" w:space="0" w:color="auto"/>
            </w:tcBorders>
            <w:vAlign w:val="center"/>
          </w:tcPr>
          <w:p w14:paraId="3A2DE259" w14:textId="77777777" w:rsidR="00E775B9" w:rsidRPr="00A71264" w:rsidRDefault="00E775B9" w:rsidP="00DE3263">
            <w:pPr>
              <w:keepNext/>
              <w:keepLines/>
              <w:spacing w:after="0"/>
              <w:rPr>
                <w:rFonts w:ascii="Arial" w:hAnsi="Arial" w:cs="Arial"/>
                <w:sz w:val="18"/>
                <w:lang w:eastAsia="ja-JP"/>
              </w:rPr>
            </w:pPr>
            <w:r w:rsidRPr="00CB0D2A">
              <w:rPr>
                <w:rFonts w:ascii="Arial" w:hAnsi="Arial" w:cs="Arial"/>
                <w:sz w:val="18"/>
                <w:lang w:eastAsia="ja-JP"/>
              </w:rPr>
              <w:t>915 MHz</w:t>
            </w:r>
          </w:p>
        </w:tc>
        <w:tc>
          <w:tcPr>
            <w:tcW w:w="1371" w:type="dxa"/>
            <w:tcBorders>
              <w:top w:val="single" w:sz="4" w:space="0" w:color="auto"/>
              <w:left w:val="single" w:sz="4" w:space="0" w:color="auto"/>
              <w:bottom w:val="single" w:sz="4" w:space="0" w:color="auto"/>
              <w:right w:val="nil"/>
            </w:tcBorders>
            <w:vAlign w:val="center"/>
          </w:tcPr>
          <w:p w14:paraId="0D514F7F" w14:textId="77777777" w:rsidR="00E775B9" w:rsidRPr="00A71264" w:rsidRDefault="00E775B9" w:rsidP="00DE3263">
            <w:pPr>
              <w:keepNext/>
              <w:keepLines/>
              <w:spacing w:after="0"/>
              <w:jc w:val="right"/>
              <w:rPr>
                <w:rFonts w:ascii="Arial" w:hAnsi="Arial" w:cs="Arial"/>
                <w:sz w:val="18"/>
                <w:lang w:eastAsia="ja-JP"/>
              </w:rPr>
            </w:pPr>
            <w:r w:rsidRPr="00CB0D2A">
              <w:rPr>
                <w:rFonts w:ascii="Arial" w:hAnsi="Arial" w:cs="Arial"/>
                <w:sz w:val="18"/>
                <w:lang w:eastAsia="ja-JP"/>
              </w:rPr>
              <w:t>925 MHz</w:t>
            </w:r>
          </w:p>
        </w:tc>
        <w:tc>
          <w:tcPr>
            <w:tcW w:w="567" w:type="dxa"/>
            <w:tcBorders>
              <w:top w:val="single" w:sz="4" w:space="0" w:color="auto"/>
              <w:left w:val="nil"/>
              <w:bottom w:val="single" w:sz="4" w:space="0" w:color="auto"/>
              <w:right w:val="nil"/>
            </w:tcBorders>
            <w:vAlign w:val="center"/>
          </w:tcPr>
          <w:p w14:paraId="0363627A" w14:textId="77777777" w:rsidR="00E775B9" w:rsidRPr="00A71264" w:rsidRDefault="00E775B9" w:rsidP="00DE3263">
            <w:pPr>
              <w:keepNext/>
              <w:keepLines/>
              <w:spacing w:after="0"/>
              <w:jc w:val="center"/>
              <w:rPr>
                <w:rFonts w:ascii="Arial" w:hAnsi="Arial" w:cs="Arial"/>
                <w:sz w:val="18"/>
                <w:lang w:eastAsia="ja-JP"/>
              </w:rPr>
            </w:pPr>
            <w:r w:rsidRPr="00A71264">
              <w:rPr>
                <w:rFonts w:ascii="Arial" w:hAnsi="Arial" w:cs="Arial"/>
                <w:sz w:val="18"/>
              </w:rPr>
              <w:t>–</w:t>
            </w:r>
          </w:p>
        </w:tc>
        <w:tc>
          <w:tcPr>
            <w:tcW w:w="1178" w:type="dxa"/>
            <w:tcBorders>
              <w:top w:val="single" w:sz="4" w:space="0" w:color="auto"/>
              <w:left w:val="nil"/>
              <w:bottom w:val="single" w:sz="4" w:space="0" w:color="auto"/>
              <w:right w:val="single" w:sz="4" w:space="0" w:color="auto"/>
            </w:tcBorders>
            <w:vAlign w:val="center"/>
          </w:tcPr>
          <w:p w14:paraId="16C5A3A9" w14:textId="77777777" w:rsidR="00E775B9" w:rsidRPr="00A71264" w:rsidRDefault="00E775B9" w:rsidP="00DE3263">
            <w:pPr>
              <w:keepNext/>
              <w:keepLines/>
              <w:spacing w:after="0"/>
              <w:rPr>
                <w:rFonts w:ascii="Arial" w:hAnsi="Arial" w:cs="Arial"/>
                <w:sz w:val="18"/>
                <w:lang w:eastAsia="ja-JP"/>
              </w:rPr>
            </w:pPr>
            <w:r w:rsidRPr="00CB0D2A">
              <w:rPr>
                <w:rFonts w:ascii="Arial" w:hAnsi="Arial" w:cs="Arial"/>
                <w:sz w:val="18"/>
                <w:lang w:eastAsia="ja-JP"/>
              </w:rPr>
              <w:t>960 MHz</w:t>
            </w:r>
          </w:p>
        </w:tc>
        <w:tc>
          <w:tcPr>
            <w:tcW w:w="1043" w:type="dxa"/>
            <w:tcBorders>
              <w:top w:val="single" w:sz="4" w:space="0" w:color="auto"/>
              <w:left w:val="single" w:sz="4" w:space="0" w:color="auto"/>
              <w:bottom w:val="single" w:sz="4" w:space="0" w:color="auto"/>
              <w:right w:val="single" w:sz="4" w:space="0" w:color="auto"/>
            </w:tcBorders>
            <w:vAlign w:val="center"/>
          </w:tcPr>
          <w:p w14:paraId="37244CDB" w14:textId="77777777" w:rsidR="00E775B9" w:rsidRPr="00A71264" w:rsidRDefault="00E775B9" w:rsidP="00DE3263">
            <w:pPr>
              <w:keepNext/>
              <w:keepLines/>
              <w:spacing w:after="0"/>
              <w:jc w:val="center"/>
              <w:rPr>
                <w:rFonts w:ascii="Arial" w:hAnsi="Arial" w:cs="Arial"/>
                <w:sz w:val="18"/>
                <w:lang w:eastAsia="zh-TW"/>
              </w:rPr>
            </w:pPr>
            <w:r w:rsidRPr="00A71264">
              <w:rPr>
                <w:rFonts w:ascii="Arial" w:hAnsi="Arial" w:cs="Arial"/>
                <w:sz w:val="18"/>
                <w:lang w:eastAsia="zh-TW"/>
              </w:rPr>
              <w:t>FDD</w:t>
            </w:r>
          </w:p>
        </w:tc>
      </w:tr>
    </w:tbl>
    <w:p w14:paraId="0E5A7E1A" w14:textId="5D67A680" w:rsidR="00E775B9" w:rsidRDefault="00E775B9" w:rsidP="00E775B9">
      <w:pPr>
        <w:pStyle w:val="41"/>
      </w:pPr>
      <w:bookmarkStart w:id="352" w:name="_Toc136288337"/>
      <w:r>
        <w:t>5.33.1.2</w:t>
      </w:r>
      <w:r>
        <w:tab/>
      </w:r>
      <w:r>
        <w:rPr>
          <w:rFonts w:cs="Arial"/>
          <w:lang w:eastAsia="zh-CN"/>
        </w:rPr>
        <w:t>Channel bandwidths per operating band for CA</w:t>
      </w:r>
      <w:bookmarkEnd w:id="352"/>
    </w:p>
    <w:p w14:paraId="40A45182" w14:textId="6088B017" w:rsidR="00E775B9" w:rsidRDefault="00E775B9" w:rsidP="00E775B9">
      <w:pPr>
        <w:pStyle w:val="TH"/>
        <w:rPr>
          <w:rFonts w:cs="Arial"/>
          <w:lang w:val="en-US" w:eastAsia="zh-CN"/>
        </w:rPr>
      </w:pPr>
      <w:r>
        <w:rPr>
          <w:rFonts w:cs="Arial"/>
        </w:rPr>
        <w:t xml:space="preserve">Table </w:t>
      </w:r>
      <w:r>
        <w:rPr>
          <w:rFonts w:cs="Arial" w:hint="eastAsia"/>
          <w:lang w:val="en-US" w:eastAsia="zh-CN"/>
        </w:rPr>
        <w:t>5.33</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nX+nY+nZ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E775B9" w14:paraId="60B2690D" w14:textId="77777777" w:rsidTr="00DE3263">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7AD7CC8D" w14:textId="77777777" w:rsidR="00E775B9" w:rsidRDefault="00E775B9" w:rsidP="00DE3263">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43CF45BE" w14:textId="77777777" w:rsidR="00E775B9" w:rsidRDefault="00E775B9" w:rsidP="00DE3263">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01B36211" w14:textId="77777777" w:rsidR="00E775B9" w:rsidRDefault="00E775B9" w:rsidP="00DE3263">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9C5EA0F" w14:textId="77777777" w:rsidR="00E775B9" w:rsidRDefault="00E775B9" w:rsidP="00DE3263">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18B13106" w14:textId="77777777" w:rsidR="00E775B9" w:rsidRDefault="00E775B9" w:rsidP="00DE3263">
            <w:pPr>
              <w:pStyle w:val="TAH"/>
              <w:overflowPunct w:val="0"/>
              <w:autoSpaceDE w:val="0"/>
              <w:autoSpaceDN w:val="0"/>
              <w:adjustRightInd w:val="0"/>
              <w:rPr>
                <w:szCs w:val="18"/>
                <w:lang w:val="en-US" w:eastAsia="zh-CN"/>
              </w:rPr>
            </w:pPr>
            <w:r>
              <w:t>Bandwidth combination set</w:t>
            </w:r>
          </w:p>
        </w:tc>
      </w:tr>
      <w:tr w:rsidR="00E775B9" w14:paraId="5C2C1DD0" w14:textId="77777777" w:rsidTr="00DE32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750891" w14:textId="77777777" w:rsidR="00E775B9" w:rsidRDefault="00E775B9" w:rsidP="00DE3263">
            <w:pPr>
              <w:pStyle w:val="TAC"/>
              <w:overflowPunct w:val="0"/>
              <w:autoSpaceDE w:val="0"/>
              <w:autoSpaceDN w:val="0"/>
              <w:adjustRightInd w:val="0"/>
              <w:rPr>
                <w:rFonts w:eastAsia="宋体"/>
                <w:szCs w:val="18"/>
                <w:lang w:val="en-US" w:eastAsia="zh-CN"/>
              </w:rPr>
            </w:pPr>
            <w:r>
              <w:rPr>
                <w:rFonts w:hint="eastAsia"/>
                <w:szCs w:val="18"/>
                <w:lang w:eastAsia="zh-CN"/>
              </w:rPr>
              <w:t>CA</w:t>
            </w:r>
            <w:r>
              <w:rPr>
                <w:szCs w:val="18"/>
              </w:rPr>
              <w:t>_</w:t>
            </w:r>
            <w:r>
              <w:rPr>
                <w:rFonts w:hint="eastAsia"/>
                <w:szCs w:val="18"/>
                <w:lang w:val="en-US" w:eastAsia="zh-CN"/>
              </w:rPr>
              <w:t>n</w:t>
            </w:r>
            <w:r>
              <w:rPr>
                <w:rFonts w:hint="eastAsia"/>
                <w:szCs w:val="18"/>
                <w:lang w:val="en-US" w:eastAsia="zh-TW"/>
              </w:rPr>
              <w:t>1</w:t>
            </w:r>
            <w:r>
              <w:rPr>
                <w:szCs w:val="18"/>
                <w:lang w:val="sv-SE" w:eastAsia="ja-JP"/>
              </w:rPr>
              <w:t>A-</w:t>
            </w:r>
            <w:r>
              <w:rPr>
                <w:rFonts w:hint="eastAsia"/>
                <w:szCs w:val="18"/>
                <w:lang w:val="en-US" w:eastAsia="zh-CN"/>
              </w:rPr>
              <w:t>n</w:t>
            </w:r>
            <w:r>
              <w:rPr>
                <w:rFonts w:hint="eastAsia"/>
                <w:szCs w:val="18"/>
                <w:lang w:val="en-US" w:eastAsia="zh-TW"/>
              </w:rPr>
              <w:t>3</w:t>
            </w:r>
            <w:r>
              <w:rPr>
                <w:szCs w:val="18"/>
                <w:lang w:val="sv-SE" w:eastAsia="ja-JP"/>
              </w:rPr>
              <w:t>A</w:t>
            </w:r>
            <w:r>
              <w:rPr>
                <w:rFonts w:eastAsia="宋体" w:hint="eastAsia"/>
                <w:szCs w:val="18"/>
                <w:lang w:val="en-US" w:eastAsia="zh-CN"/>
              </w:rPr>
              <w:t>-n</w:t>
            </w:r>
            <w:r w:rsidRPr="00114C42">
              <w:rPr>
                <w:rFonts w:hint="eastAsia"/>
                <w:szCs w:val="18"/>
                <w:lang w:val="en-US" w:eastAsia="zh-TW"/>
              </w:rPr>
              <w:t>8</w:t>
            </w:r>
            <w:r>
              <w:rPr>
                <w:rFonts w:eastAsia="宋体" w:hint="eastAsia"/>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D66B49" w14:textId="77777777" w:rsidR="00E775B9" w:rsidRPr="00021C7B" w:rsidRDefault="00E775B9" w:rsidP="00DE3263">
            <w:pPr>
              <w:pStyle w:val="TAC"/>
              <w:overflowPunct w:val="0"/>
              <w:autoSpaceDE w:val="0"/>
              <w:autoSpaceDN w:val="0"/>
              <w:adjustRightInd w:val="0"/>
              <w:rPr>
                <w:b/>
                <w:szCs w:val="18"/>
                <w:lang w:val="en-US" w:eastAsia="ja-JP"/>
              </w:rPr>
            </w:pPr>
            <w:r w:rsidRPr="00021C7B">
              <w:rPr>
                <w:rFonts w:hint="eastAsia"/>
                <w:b/>
                <w:szCs w:val="18"/>
                <w:lang w:eastAsia="zh-CN"/>
              </w:rPr>
              <w:t>CA</w:t>
            </w:r>
            <w:r w:rsidRPr="00021C7B">
              <w:rPr>
                <w:b/>
                <w:szCs w:val="18"/>
              </w:rPr>
              <w:t>_</w:t>
            </w:r>
            <w:r w:rsidRPr="00021C7B">
              <w:rPr>
                <w:rFonts w:hint="eastAsia"/>
                <w:b/>
                <w:szCs w:val="18"/>
                <w:lang w:val="en-US" w:eastAsia="zh-CN"/>
              </w:rPr>
              <w:t>n</w:t>
            </w:r>
            <w:r w:rsidRPr="00021C7B">
              <w:rPr>
                <w:rFonts w:hint="eastAsia"/>
                <w:b/>
                <w:szCs w:val="18"/>
                <w:lang w:val="en-US" w:eastAsia="zh-TW"/>
              </w:rPr>
              <w:t>1</w:t>
            </w:r>
            <w:r w:rsidRPr="00021C7B">
              <w:rPr>
                <w:b/>
                <w:szCs w:val="18"/>
                <w:lang w:val="en-US" w:eastAsia="ja-JP"/>
              </w:rPr>
              <w:t>A-</w:t>
            </w:r>
            <w:r w:rsidRPr="00021C7B">
              <w:rPr>
                <w:rFonts w:hint="eastAsia"/>
                <w:b/>
                <w:szCs w:val="18"/>
                <w:lang w:val="en-US" w:eastAsia="zh-CN"/>
              </w:rPr>
              <w:t>n</w:t>
            </w:r>
            <w:r w:rsidRPr="00021C7B">
              <w:rPr>
                <w:rFonts w:hint="eastAsia"/>
                <w:b/>
                <w:szCs w:val="18"/>
                <w:lang w:val="en-US" w:eastAsia="zh-TW"/>
              </w:rPr>
              <w:t>3</w:t>
            </w:r>
            <w:r w:rsidRPr="00021C7B">
              <w:rPr>
                <w:b/>
                <w:szCs w:val="18"/>
                <w:lang w:val="en-US" w:eastAsia="ja-JP"/>
              </w:rPr>
              <w:t>A</w:t>
            </w:r>
          </w:p>
          <w:p w14:paraId="7FDE835E" w14:textId="77777777" w:rsidR="00E775B9" w:rsidRPr="00021C7B" w:rsidRDefault="00E775B9" w:rsidP="00DE3263">
            <w:pPr>
              <w:pStyle w:val="TAC"/>
              <w:overflowPunct w:val="0"/>
              <w:autoSpaceDE w:val="0"/>
              <w:autoSpaceDN w:val="0"/>
              <w:adjustRightInd w:val="0"/>
              <w:rPr>
                <w:b/>
                <w:szCs w:val="18"/>
                <w:lang w:val="en-US" w:eastAsia="ja-JP"/>
              </w:rPr>
            </w:pPr>
            <w:r w:rsidRPr="00021C7B">
              <w:rPr>
                <w:rFonts w:hint="eastAsia"/>
                <w:b/>
                <w:szCs w:val="18"/>
                <w:lang w:eastAsia="zh-CN"/>
              </w:rPr>
              <w:t>CA</w:t>
            </w:r>
            <w:r w:rsidRPr="00021C7B">
              <w:rPr>
                <w:b/>
                <w:szCs w:val="18"/>
              </w:rPr>
              <w:t>_</w:t>
            </w:r>
            <w:r w:rsidRPr="00021C7B">
              <w:rPr>
                <w:rFonts w:hint="eastAsia"/>
                <w:b/>
                <w:szCs w:val="18"/>
                <w:lang w:val="en-US" w:eastAsia="zh-CN"/>
              </w:rPr>
              <w:t>n</w:t>
            </w:r>
            <w:r w:rsidRPr="00021C7B">
              <w:rPr>
                <w:rFonts w:hint="eastAsia"/>
                <w:b/>
                <w:szCs w:val="18"/>
                <w:lang w:val="en-US" w:eastAsia="zh-TW"/>
              </w:rPr>
              <w:t>1</w:t>
            </w:r>
            <w:r w:rsidRPr="00021C7B">
              <w:rPr>
                <w:b/>
                <w:szCs w:val="18"/>
                <w:lang w:val="en-US" w:eastAsia="ja-JP"/>
              </w:rPr>
              <w:t>A-</w:t>
            </w:r>
            <w:r w:rsidRPr="00021C7B">
              <w:rPr>
                <w:rFonts w:hint="eastAsia"/>
                <w:b/>
                <w:szCs w:val="18"/>
                <w:lang w:val="en-US" w:eastAsia="zh-CN"/>
              </w:rPr>
              <w:t>n</w:t>
            </w:r>
            <w:r w:rsidRPr="00021C7B">
              <w:rPr>
                <w:rFonts w:hint="eastAsia"/>
                <w:b/>
                <w:szCs w:val="18"/>
                <w:lang w:val="en-US" w:eastAsia="zh-TW"/>
              </w:rPr>
              <w:t>8</w:t>
            </w:r>
            <w:r w:rsidRPr="00021C7B">
              <w:rPr>
                <w:b/>
                <w:szCs w:val="18"/>
                <w:lang w:val="en-US" w:eastAsia="ja-JP"/>
              </w:rPr>
              <w:t>A</w:t>
            </w:r>
          </w:p>
          <w:p w14:paraId="1662A1AA" w14:textId="77777777" w:rsidR="00E775B9" w:rsidRDefault="00E775B9" w:rsidP="00DE3263">
            <w:pPr>
              <w:pStyle w:val="TAC"/>
              <w:overflowPunct w:val="0"/>
              <w:autoSpaceDE w:val="0"/>
              <w:autoSpaceDN w:val="0"/>
              <w:adjustRightInd w:val="0"/>
              <w:rPr>
                <w:rFonts w:eastAsia="宋体"/>
                <w:szCs w:val="18"/>
                <w:lang w:val="en-US" w:eastAsia="zh-CN"/>
              </w:rPr>
            </w:pPr>
            <w:r w:rsidRPr="00021C7B">
              <w:rPr>
                <w:rFonts w:hint="eastAsia"/>
                <w:b/>
                <w:szCs w:val="18"/>
                <w:lang w:eastAsia="zh-CN"/>
              </w:rPr>
              <w:t>CA</w:t>
            </w:r>
            <w:r w:rsidRPr="00021C7B">
              <w:rPr>
                <w:b/>
                <w:szCs w:val="18"/>
              </w:rPr>
              <w:t>_</w:t>
            </w:r>
            <w:r w:rsidRPr="00021C7B">
              <w:rPr>
                <w:rFonts w:hint="eastAsia"/>
                <w:b/>
                <w:szCs w:val="18"/>
                <w:lang w:val="en-US" w:eastAsia="zh-CN"/>
              </w:rPr>
              <w:t>n</w:t>
            </w:r>
            <w:r w:rsidRPr="00021C7B">
              <w:rPr>
                <w:rFonts w:hint="eastAsia"/>
                <w:b/>
                <w:szCs w:val="18"/>
                <w:lang w:val="en-US" w:eastAsia="zh-TW"/>
              </w:rPr>
              <w:t>3</w:t>
            </w:r>
            <w:r w:rsidRPr="00021C7B">
              <w:rPr>
                <w:b/>
                <w:szCs w:val="18"/>
                <w:lang w:val="sv-SE" w:eastAsia="ja-JP"/>
              </w:rPr>
              <w:t>A-</w:t>
            </w:r>
            <w:r w:rsidRPr="00021C7B">
              <w:rPr>
                <w:rFonts w:hint="eastAsia"/>
                <w:b/>
                <w:szCs w:val="18"/>
                <w:lang w:val="en-US" w:eastAsia="zh-CN"/>
              </w:rPr>
              <w:t>n</w:t>
            </w:r>
            <w:r w:rsidRPr="00021C7B">
              <w:rPr>
                <w:rFonts w:hint="eastAsia"/>
                <w:b/>
                <w:szCs w:val="18"/>
                <w:lang w:val="en-US" w:eastAsia="zh-TW"/>
              </w:rPr>
              <w:t>8</w:t>
            </w:r>
            <w:r w:rsidRPr="00021C7B">
              <w:rPr>
                <w:b/>
                <w:szCs w:val="18"/>
                <w:lang w:val="sv-SE" w:eastAsia="ja-JP"/>
              </w:rPr>
              <w:t>A</w:t>
            </w:r>
          </w:p>
        </w:tc>
        <w:tc>
          <w:tcPr>
            <w:tcW w:w="730" w:type="dxa"/>
            <w:tcBorders>
              <w:left w:val="single" w:sz="4" w:space="0" w:color="auto"/>
              <w:right w:val="single" w:sz="4" w:space="0" w:color="auto"/>
            </w:tcBorders>
            <w:vAlign w:val="center"/>
          </w:tcPr>
          <w:p w14:paraId="60E0BB9D" w14:textId="77777777" w:rsidR="00E775B9" w:rsidRDefault="00E775B9" w:rsidP="00DE3263">
            <w:pPr>
              <w:pStyle w:val="TAC"/>
              <w:overflowPunct w:val="0"/>
              <w:autoSpaceDE w:val="0"/>
              <w:autoSpaceDN w:val="0"/>
              <w:adjustRightInd w:val="0"/>
              <w:rPr>
                <w:szCs w:val="18"/>
                <w:lang w:val="en-US" w:eastAsia="zh-TW"/>
              </w:rPr>
            </w:pPr>
            <w:r>
              <w:rPr>
                <w:rFonts w:hint="eastAsia"/>
                <w:szCs w:val="18"/>
                <w:lang w:val="en-US" w:eastAsia="zh-CN"/>
              </w:rPr>
              <w:t>n</w:t>
            </w:r>
            <w:r>
              <w:rPr>
                <w:rFonts w:hint="eastAsia"/>
                <w:szCs w:val="18"/>
                <w:lang w:val="en-US" w:eastAsia="zh-TW"/>
              </w:rPr>
              <w:t>1</w:t>
            </w:r>
          </w:p>
        </w:tc>
        <w:tc>
          <w:tcPr>
            <w:tcW w:w="4081" w:type="dxa"/>
            <w:tcBorders>
              <w:top w:val="single" w:sz="4" w:space="0" w:color="auto"/>
              <w:left w:val="single" w:sz="4" w:space="0" w:color="auto"/>
              <w:bottom w:val="single" w:sz="4" w:space="0" w:color="auto"/>
              <w:right w:val="single" w:sz="4" w:space="0" w:color="auto"/>
            </w:tcBorders>
            <w:vAlign w:val="center"/>
          </w:tcPr>
          <w:p w14:paraId="288A7378" w14:textId="77777777" w:rsidR="00E775B9" w:rsidRDefault="00E775B9" w:rsidP="00DE3263">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27C789E" w14:textId="77777777" w:rsidR="00E775B9" w:rsidRDefault="00E775B9" w:rsidP="00DE3263">
            <w:pPr>
              <w:pStyle w:val="TAC"/>
              <w:overflowPunct w:val="0"/>
              <w:autoSpaceDE w:val="0"/>
              <w:autoSpaceDN w:val="0"/>
              <w:adjustRightInd w:val="0"/>
              <w:rPr>
                <w:szCs w:val="18"/>
                <w:lang w:val="en-US" w:eastAsia="zh-CN"/>
              </w:rPr>
            </w:pPr>
            <w:r>
              <w:rPr>
                <w:rFonts w:hint="eastAsia"/>
                <w:szCs w:val="18"/>
                <w:lang w:val="en-US" w:eastAsia="zh-CN"/>
              </w:rPr>
              <w:t>0</w:t>
            </w:r>
          </w:p>
        </w:tc>
      </w:tr>
      <w:tr w:rsidR="00E775B9" w14:paraId="39AA6245" w14:textId="77777777" w:rsidTr="00DE3263">
        <w:trPr>
          <w:trHeight w:val="187"/>
        </w:trPr>
        <w:tc>
          <w:tcPr>
            <w:tcW w:w="1983" w:type="dxa"/>
            <w:tcBorders>
              <w:top w:val="nil"/>
              <w:left w:val="single" w:sz="4" w:space="0" w:color="auto"/>
              <w:bottom w:val="nil"/>
              <w:right w:val="single" w:sz="4" w:space="0" w:color="auto"/>
            </w:tcBorders>
            <w:shd w:val="clear" w:color="auto" w:fill="auto"/>
            <w:vAlign w:val="center"/>
          </w:tcPr>
          <w:p w14:paraId="23809B4B" w14:textId="77777777" w:rsidR="00E775B9" w:rsidRDefault="00E775B9" w:rsidP="00DE3263">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7D240D9" w14:textId="77777777" w:rsidR="00E775B9" w:rsidRDefault="00E775B9" w:rsidP="00DE3263">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80E8BF0" w14:textId="77777777" w:rsidR="00E775B9" w:rsidRDefault="00E775B9" w:rsidP="00DE3263">
            <w:pPr>
              <w:pStyle w:val="TAC"/>
              <w:overflowPunct w:val="0"/>
              <w:autoSpaceDE w:val="0"/>
              <w:autoSpaceDN w:val="0"/>
              <w:adjustRightInd w:val="0"/>
              <w:rPr>
                <w:szCs w:val="18"/>
                <w:lang w:val="en-US" w:eastAsia="zh-TW"/>
              </w:rPr>
            </w:pPr>
            <w:r>
              <w:rPr>
                <w:rFonts w:hint="eastAsia"/>
                <w:szCs w:val="18"/>
                <w:lang w:val="en-US" w:eastAsia="zh-CN"/>
              </w:rPr>
              <w:t>n</w:t>
            </w:r>
            <w:r>
              <w:rPr>
                <w:rFonts w:hint="eastAsia"/>
                <w:szCs w:val="18"/>
                <w:lang w:val="en-US" w:eastAsia="zh-TW"/>
              </w:rPr>
              <w:t>3</w:t>
            </w:r>
          </w:p>
        </w:tc>
        <w:tc>
          <w:tcPr>
            <w:tcW w:w="4081" w:type="dxa"/>
            <w:tcBorders>
              <w:top w:val="single" w:sz="4" w:space="0" w:color="auto"/>
              <w:left w:val="single" w:sz="4" w:space="0" w:color="auto"/>
              <w:bottom w:val="single" w:sz="4" w:space="0" w:color="auto"/>
              <w:right w:val="single" w:sz="4" w:space="0" w:color="auto"/>
            </w:tcBorders>
            <w:vAlign w:val="center"/>
          </w:tcPr>
          <w:p w14:paraId="611B5E7C" w14:textId="77777777" w:rsidR="00E775B9" w:rsidRDefault="00E775B9" w:rsidP="00DE3263">
            <w:pPr>
              <w:pStyle w:val="TAC"/>
              <w:rPr>
                <w:lang w:val="en-US" w:eastAsia="zh-CN"/>
              </w:rPr>
            </w:pPr>
            <w:r>
              <w:rPr>
                <w:lang w:val="en-US" w:eastAsia="zh-CN" w:bidi="ar"/>
              </w:rPr>
              <w:t>5, 10, 15, 20, 25, 30</w:t>
            </w:r>
          </w:p>
        </w:tc>
        <w:tc>
          <w:tcPr>
            <w:tcW w:w="1360" w:type="dxa"/>
            <w:tcBorders>
              <w:top w:val="nil"/>
              <w:left w:val="single" w:sz="4" w:space="0" w:color="auto"/>
              <w:bottom w:val="nil"/>
              <w:right w:val="single" w:sz="4" w:space="0" w:color="auto"/>
            </w:tcBorders>
            <w:shd w:val="clear" w:color="auto" w:fill="auto"/>
            <w:vAlign w:val="center"/>
          </w:tcPr>
          <w:p w14:paraId="7204B541" w14:textId="77777777" w:rsidR="00E775B9" w:rsidRDefault="00E775B9" w:rsidP="00DE3263">
            <w:pPr>
              <w:pStyle w:val="TAC"/>
              <w:overflowPunct w:val="0"/>
              <w:autoSpaceDE w:val="0"/>
              <w:autoSpaceDN w:val="0"/>
              <w:adjustRightInd w:val="0"/>
              <w:rPr>
                <w:szCs w:val="18"/>
                <w:lang w:val="en-US" w:eastAsia="zh-CN"/>
              </w:rPr>
            </w:pPr>
          </w:p>
        </w:tc>
      </w:tr>
      <w:tr w:rsidR="00E775B9" w14:paraId="2602C59F" w14:textId="77777777" w:rsidTr="00DE32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88BB05" w14:textId="77777777" w:rsidR="00E775B9" w:rsidRDefault="00E775B9" w:rsidP="00DE3263">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7B9360" w14:textId="77777777" w:rsidR="00E775B9" w:rsidRDefault="00E775B9" w:rsidP="00DE3263">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FD17435" w14:textId="77777777" w:rsidR="00E775B9" w:rsidRDefault="00E775B9" w:rsidP="00DE3263">
            <w:pPr>
              <w:pStyle w:val="TAC"/>
              <w:overflowPunct w:val="0"/>
              <w:autoSpaceDE w:val="0"/>
              <w:autoSpaceDN w:val="0"/>
              <w:adjustRightInd w:val="0"/>
              <w:rPr>
                <w:szCs w:val="18"/>
                <w:lang w:val="en-US" w:eastAsia="zh-TW"/>
              </w:rPr>
            </w:pPr>
            <w:r>
              <w:rPr>
                <w:rFonts w:hint="eastAsia"/>
                <w:szCs w:val="18"/>
                <w:lang w:val="en-US" w:eastAsia="zh-CN"/>
              </w:rPr>
              <w:t>n</w:t>
            </w:r>
            <w:r>
              <w:rPr>
                <w:rFonts w:hint="eastAsia"/>
                <w:szCs w:val="18"/>
                <w:lang w:val="en-US" w:eastAsia="zh-TW"/>
              </w:rPr>
              <w:t>8</w:t>
            </w:r>
          </w:p>
        </w:tc>
        <w:tc>
          <w:tcPr>
            <w:tcW w:w="4081" w:type="dxa"/>
            <w:tcBorders>
              <w:top w:val="single" w:sz="4" w:space="0" w:color="auto"/>
              <w:left w:val="single" w:sz="4" w:space="0" w:color="auto"/>
              <w:bottom w:val="single" w:sz="4" w:space="0" w:color="auto"/>
              <w:right w:val="single" w:sz="4" w:space="0" w:color="auto"/>
            </w:tcBorders>
            <w:vAlign w:val="center"/>
          </w:tcPr>
          <w:p w14:paraId="51640725" w14:textId="77777777" w:rsidR="00E775B9" w:rsidRDefault="00E775B9" w:rsidP="00DE3263">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72F3E2" w14:textId="77777777" w:rsidR="00E775B9" w:rsidRDefault="00E775B9" w:rsidP="00DE3263">
            <w:pPr>
              <w:pStyle w:val="TAC"/>
              <w:overflowPunct w:val="0"/>
              <w:autoSpaceDE w:val="0"/>
              <w:autoSpaceDN w:val="0"/>
              <w:adjustRightInd w:val="0"/>
              <w:rPr>
                <w:szCs w:val="18"/>
                <w:lang w:val="en-US" w:eastAsia="zh-CN"/>
              </w:rPr>
            </w:pPr>
          </w:p>
        </w:tc>
      </w:tr>
    </w:tbl>
    <w:p w14:paraId="53643828" w14:textId="77777777" w:rsidR="00E775B9" w:rsidRDefault="00E775B9" w:rsidP="00E775B9">
      <w:pPr>
        <w:pStyle w:val="EditorsNote"/>
        <w:overflowPunct w:val="0"/>
        <w:autoSpaceDE w:val="0"/>
        <w:autoSpaceDN w:val="0"/>
        <w:adjustRightInd w:val="0"/>
        <w:ind w:left="284" w:firstLine="0"/>
        <w:textAlignment w:val="baseline"/>
        <w:rPr>
          <w:rFonts w:eastAsia="Times New Roman"/>
          <w:lang w:eastAsia="en-GB"/>
        </w:rPr>
      </w:pPr>
      <w:r>
        <w:rPr>
          <w:rFonts w:eastAsia="Times New Roman"/>
          <w:lang w:val="en-US" w:eastAsia="zh-CN"/>
        </w:rPr>
        <w:t xml:space="preserve"> </w:t>
      </w:r>
    </w:p>
    <w:p w14:paraId="46CB36BD" w14:textId="543E93AC" w:rsidR="00E775B9" w:rsidRDefault="00E775B9" w:rsidP="00E775B9">
      <w:pPr>
        <w:pStyle w:val="41"/>
      </w:pPr>
      <w:bookmarkStart w:id="353" w:name="_Toc136288338"/>
      <w:r>
        <w:t>5.33.1.3</w:t>
      </w:r>
      <w:r>
        <w:tab/>
      </w:r>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353"/>
    </w:p>
    <w:p w14:paraId="7CFFD330" w14:textId="77777777" w:rsidR="00E775B9" w:rsidRPr="00114C42" w:rsidRDefault="00E775B9" w:rsidP="00E775B9">
      <w:pPr>
        <w:rPr>
          <w:color w:val="0D0D0D"/>
        </w:rPr>
      </w:pPr>
      <w:r w:rsidRPr="00114C42">
        <w:rPr>
          <w:rFonts w:eastAsia="Times New Roman"/>
          <w:color w:val="0D0D0D"/>
          <w:lang w:eastAsia="zh-CN"/>
        </w:rPr>
        <w:t>Note that CA_</w:t>
      </w:r>
      <w:r w:rsidRPr="00114C42">
        <w:rPr>
          <w:rFonts w:hint="eastAsia"/>
          <w:color w:val="0D0D0D"/>
          <w:lang w:eastAsia="zh-TW"/>
        </w:rPr>
        <w:t>n1A-</w:t>
      </w:r>
      <w:r w:rsidRPr="00114C42">
        <w:rPr>
          <w:rFonts w:eastAsia="Times New Roman"/>
          <w:color w:val="0D0D0D"/>
          <w:lang w:eastAsia="zh-CN"/>
        </w:rPr>
        <w:t>n</w:t>
      </w:r>
      <w:r w:rsidRPr="00114C42">
        <w:rPr>
          <w:rFonts w:hint="eastAsia"/>
          <w:color w:val="0D0D0D"/>
          <w:lang w:eastAsia="zh-TW"/>
        </w:rPr>
        <w:t>3</w:t>
      </w:r>
      <w:r w:rsidRPr="00114C42">
        <w:rPr>
          <w:rFonts w:eastAsia="Times New Roman"/>
          <w:color w:val="0D0D0D"/>
          <w:lang w:eastAsia="zh-CN"/>
        </w:rPr>
        <w:t>A-n8A 1UL/</w:t>
      </w:r>
      <w:r w:rsidRPr="00114C42">
        <w:rPr>
          <w:rFonts w:hint="eastAsia"/>
          <w:color w:val="0D0D0D"/>
          <w:lang w:eastAsia="zh-TW"/>
        </w:rPr>
        <w:t>3</w:t>
      </w:r>
      <w:r w:rsidRPr="00114C42">
        <w:rPr>
          <w:rFonts w:eastAsia="Times New Roman"/>
          <w:color w:val="0D0D0D"/>
          <w:lang w:eastAsia="zh-CN"/>
        </w:rPr>
        <w:t>DL CA had been introduced in Rel.17 38.101-1, related sections for 1UL/</w:t>
      </w:r>
      <w:r w:rsidRPr="00114C42">
        <w:rPr>
          <w:rFonts w:hint="eastAsia"/>
          <w:color w:val="0D0D0D"/>
          <w:lang w:eastAsia="zh-TW"/>
        </w:rPr>
        <w:t>3</w:t>
      </w:r>
      <w:r w:rsidRPr="00114C42">
        <w:rPr>
          <w:rFonts w:eastAsia="Times New Roman"/>
          <w:color w:val="0D0D0D"/>
          <w:lang w:eastAsia="zh-CN"/>
        </w:rPr>
        <w:t>DL CA can be found in TR 38.717-0</w:t>
      </w:r>
      <w:r w:rsidRPr="00114C42">
        <w:rPr>
          <w:rFonts w:hint="eastAsia"/>
          <w:color w:val="0D0D0D"/>
          <w:lang w:eastAsia="zh-TW"/>
        </w:rPr>
        <w:t>3</w:t>
      </w:r>
      <w:r w:rsidRPr="00114C42">
        <w:rPr>
          <w:rFonts w:eastAsia="Times New Roman"/>
          <w:color w:val="0D0D0D"/>
          <w:lang w:eastAsia="zh-CN"/>
        </w:rPr>
        <w:t>-01 section 6.</w:t>
      </w:r>
      <w:r w:rsidRPr="00114C42">
        <w:rPr>
          <w:rFonts w:hint="eastAsia"/>
          <w:color w:val="0D0D0D"/>
          <w:lang w:eastAsia="zh-TW"/>
        </w:rPr>
        <w:t>103</w:t>
      </w:r>
      <w:r w:rsidRPr="00114C42">
        <w:rPr>
          <w:rFonts w:eastAsia="Times New Roman"/>
          <w:color w:val="0D0D0D"/>
          <w:lang w:eastAsia="zh-CN"/>
        </w:rPr>
        <w:t>.</w:t>
      </w:r>
    </w:p>
    <w:p w14:paraId="7D55D32B" w14:textId="7F64289F" w:rsidR="00E775B9" w:rsidRDefault="00E775B9" w:rsidP="00E775B9">
      <w:pPr>
        <w:pStyle w:val="31"/>
        <w:rPr>
          <w:rFonts w:cs="Arial"/>
          <w:szCs w:val="28"/>
          <w:lang w:eastAsia="zh-CN"/>
        </w:rPr>
      </w:pPr>
      <w:bookmarkStart w:id="354" w:name="_Toc136288339"/>
      <w:r>
        <w:t>5.33.2</w:t>
      </w:r>
      <w:r>
        <w:tab/>
      </w:r>
      <w:r>
        <w:rPr>
          <w:rFonts w:cs="Arial"/>
          <w:szCs w:val="28"/>
          <w:lang w:eastAsia="zh-CN"/>
        </w:rPr>
        <w:t>Specific for 2 bands UL CA</w:t>
      </w:r>
      <w:bookmarkEnd w:id="354"/>
    </w:p>
    <w:p w14:paraId="609306D7" w14:textId="3AD511DE" w:rsidR="00E775B9" w:rsidRDefault="00E775B9" w:rsidP="00E775B9">
      <w:pPr>
        <w:pStyle w:val="41"/>
        <w:rPr>
          <w:rFonts w:cs="Arial"/>
          <w:lang w:eastAsia="zh-CN"/>
        </w:rPr>
      </w:pPr>
      <w:bookmarkStart w:id="355" w:name="_Toc136288340"/>
      <w:r>
        <w:t>5.33.2.1</w:t>
      </w:r>
      <w:r>
        <w:tab/>
      </w:r>
      <w:r>
        <w:rPr>
          <w:rFonts w:cs="Arial"/>
          <w:lang w:eastAsia="zh-CN"/>
        </w:rPr>
        <w:t>UE co-existence studies</w:t>
      </w:r>
      <w:bookmarkEnd w:id="355"/>
    </w:p>
    <w:p w14:paraId="037A4771" w14:textId="77777777" w:rsidR="00E775B9" w:rsidRDefault="00E775B9" w:rsidP="00E775B9">
      <w:pPr>
        <w:pStyle w:val="af1"/>
        <w:rPr>
          <w:lang w:eastAsia="zh-TW"/>
        </w:rPr>
      </w:pPr>
      <w:r>
        <w:rPr>
          <w:rFonts w:hint="eastAsia"/>
          <w:lang w:eastAsia="zh-TW"/>
        </w:rPr>
        <w:t xml:space="preserve">Since the </w:t>
      </w:r>
      <w:r>
        <w:rPr>
          <w:rFonts w:hint="eastAsia"/>
        </w:rPr>
        <w:t>UE co-existence</w:t>
      </w:r>
      <w:r>
        <w:rPr>
          <w:rFonts w:hint="eastAsia"/>
          <w:lang w:eastAsia="zh-TW"/>
        </w:rPr>
        <w:t xml:space="preserve"> tables</w:t>
      </w:r>
      <w:r>
        <w:t xml:space="preserve"> ha</w:t>
      </w:r>
      <w:r>
        <w:rPr>
          <w:rFonts w:hint="eastAsia"/>
          <w:lang w:eastAsia="zh-TW"/>
        </w:rPr>
        <w:t>ve</w:t>
      </w:r>
      <w:r>
        <w:t xml:space="preserve"> </w:t>
      </w:r>
      <w:r>
        <w:rPr>
          <w:rFonts w:hint="eastAsia"/>
          <w:lang w:eastAsia="zh-TW"/>
        </w:rPr>
        <w:t xml:space="preserve">already </w:t>
      </w:r>
      <w:r>
        <w:t xml:space="preserve">been </w:t>
      </w:r>
      <w:r>
        <w:rPr>
          <w:rFonts w:hint="eastAsia"/>
          <w:lang w:eastAsia="zh-TW"/>
        </w:rPr>
        <w:t>provided</w:t>
      </w:r>
      <w:r>
        <w:t xml:space="preserve"> </w:t>
      </w:r>
      <w:r>
        <w:rPr>
          <w:rFonts w:hint="eastAsia"/>
          <w:lang w:eastAsia="zh-TW"/>
        </w:rPr>
        <w:t>in</w:t>
      </w:r>
      <w:r>
        <w:t xml:space="preserve"> 2DL/</w:t>
      </w:r>
      <w:r>
        <w:rPr>
          <w:rFonts w:hint="eastAsia"/>
          <w:lang w:eastAsia="zh-TW"/>
        </w:rPr>
        <w:t>2</w:t>
      </w:r>
      <w:r>
        <w:t>UL fallback combinations</w:t>
      </w:r>
      <w:r>
        <w:rPr>
          <w:rFonts w:hint="eastAsia"/>
          <w:lang w:eastAsia="zh-TW"/>
        </w:rPr>
        <w:t xml:space="preserve">, CA_n1-n3, CA_n1-n8, CA_n3-n8, which are studied in section 6.43, 6.38, 6.19 of TR 38.716-02-00, here we list the </w:t>
      </w:r>
      <w:r>
        <w:rPr>
          <w:rFonts w:cs="Calibri"/>
          <w:szCs w:val="21"/>
        </w:rPr>
        <w:t xml:space="preserve">own Rx impact </w:t>
      </w:r>
      <w:r>
        <w:rPr>
          <w:rFonts w:cs="Calibri" w:hint="eastAsia"/>
          <w:szCs w:val="21"/>
          <w:lang w:eastAsia="zh-TW"/>
        </w:rPr>
        <w:t>on</w:t>
      </w:r>
      <w:r w:rsidRPr="00021C7B">
        <w:rPr>
          <w:rFonts w:cs="Calibri"/>
          <w:szCs w:val="21"/>
        </w:rPr>
        <w:t xml:space="preserve"> the 3</w:t>
      </w:r>
      <w:r w:rsidRPr="00021C7B">
        <w:rPr>
          <w:rFonts w:cs="Calibri"/>
          <w:szCs w:val="21"/>
          <w:vertAlign w:val="superscript"/>
        </w:rPr>
        <w:t>rd</w:t>
      </w:r>
      <w:r w:rsidRPr="00021C7B">
        <w:rPr>
          <w:rFonts w:cs="Calibri"/>
          <w:szCs w:val="21"/>
        </w:rPr>
        <w:t xml:space="preserve"> band</w:t>
      </w:r>
      <w:r>
        <w:rPr>
          <w:rFonts w:cs="Calibri" w:hint="eastAsia"/>
          <w:szCs w:val="21"/>
          <w:lang w:eastAsia="zh-TW"/>
        </w:rPr>
        <w:t xml:space="preserve"> below.</w:t>
      </w:r>
    </w:p>
    <w:p w14:paraId="05136BA8" w14:textId="77777777" w:rsidR="00E775B9" w:rsidRPr="00114C42" w:rsidRDefault="00E775B9" w:rsidP="00E775B9">
      <w:pPr>
        <w:pStyle w:val="af1"/>
        <w:rPr>
          <w:rFonts w:cs="Calibri"/>
          <w:szCs w:val="21"/>
          <w:lang w:eastAsia="zh-TW"/>
        </w:rPr>
      </w:pPr>
      <w:r>
        <w:rPr>
          <w:rFonts w:cs="Calibri" w:hint="eastAsia"/>
          <w:szCs w:val="21"/>
          <w:lang w:eastAsia="zh-TW"/>
        </w:rPr>
        <w:t>-</w:t>
      </w:r>
      <w:r>
        <w:rPr>
          <w:rFonts w:cs="Calibri"/>
          <w:szCs w:val="21"/>
          <w:lang w:eastAsia="ko-KR"/>
        </w:rPr>
        <w:t xml:space="preserve"> </w:t>
      </w:r>
      <w:r>
        <w:rPr>
          <w:rFonts w:cs="Calibri" w:hint="eastAsia"/>
          <w:szCs w:val="21"/>
          <w:lang w:eastAsia="zh-TW"/>
        </w:rPr>
        <w:t>No I</w:t>
      </w:r>
      <w:r w:rsidRPr="00021C7B">
        <w:rPr>
          <w:rFonts w:cs="Calibri"/>
          <w:szCs w:val="21"/>
          <w:lang w:eastAsia="ko-KR"/>
        </w:rPr>
        <w:t xml:space="preserve">MD generated by dual uplink of Band </w:t>
      </w:r>
      <w:r w:rsidRPr="00021C7B">
        <w:rPr>
          <w:rFonts w:eastAsia="宋体" w:cs="Calibri"/>
          <w:szCs w:val="21"/>
        </w:rPr>
        <w:t>n1</w:t>
      </w:r>
      <w:r w:rsidRPr="00021C7B">
        <w:rPr>
          <w:rFonts w:cs="Calibri"/>
          <w:szCs w:val="21"/>
          <w:lang w:eastAsia="ko-KR"/>
        </w:rPr>
        <w:t xml:space="preserve"> + Band n</w:t>
      </w:r>
      <w:r w:rsidRPr="00114C42">
        <w:rPr>
          <w:rFonts w:cs="Calibri" w:hint="eastAsia"/>
          <w:szCs w:val="21"/>
          <w:lang w:eastAsia="zh-TW"/>
        </w:rPr>
        <w:t>3</w:t>
      </w:r>
      <w:r w:rsidRPr="00021C7B">
        <w:rPr>
          <w:rFonts w:cs="Calibri"/>
          <w:szCs w:val="21"/>
          <w:lang w:eastAsia="ko-KR"/>
        </w:rPr>
        <w:t xml:space="preserve"> </w:t>
      </w:r>
      <w:r>
        <w:rPr>
          <w:rFonts w:cs="Calibri" w:hint="eastAsia"/>
          <w:szCs w:val="21"/>
          <w:lang w:eastAsia="zh-TW"/>
        </w:rPr>
        <w:t xml:space="preserve">will </w:t>
      </w:r>
      <w:r w:rsidRPr="00021C7B">
        <w:rPr>
          <w:rFonts w:cs="Calibri"/>
          <w:szCs w:val="21"/>
          <w:lang w:eastAsia="ko-KR"/>
        </w:rPr>
        <w:t xml:space="preserve">fall into own Rx of </w:t>
      </w:r>
      <w:r w:rsidRPr="00021C7B">
        <w:rPr>
          <w:rFonts w:eastAsia="宋体" w:cs="Calibri"/>
          <w:szCs w:val="21"/>
        </w:rPr>
        <w:t>B</w:t>
      </w:r>
      <w:r w:rsidRPr="00021C7B">
        <w:rPr>
          <w:rFonts w:cs="Calibri"/>
          <w:szCs w:val="21"/>
          <w:lang w:eastAsia="ko-KR"/>
        </w:rPr>
        <w:t xml:space="preserve">and </w:t>
      </w:r>
      <w:r w:rsidRPr="00021C7B">
        <w:rPr>
          <w:rFonts w:eastAsia="宋体" w:cs="Calibri"/>
          <w:szCs w:val="21"/>
        </w:rPr>
        <w:t>n</w:t>
      </w:r>
      <w:r w:rsidRPr="00114C42">
        <w:rPr>
          <w:rFonts w:cs="Calibri" w:hint="eastAsia"/>
          <w:szCs w:val="21"/>
          <w:lang w:eastAsia="zh-TW"/>
        </w:rPr>
        <w:t>8</w:t>
      </w:r>
      <w:r w:rsidRPr="00021C7B">
        <w:rPr>
          <w:rFonts w:eastAsia="宋体" w:cs="Calibri"/>
          <w:szCs w:val="21"/>
        </w:rPr>
        <w:t>.</w:t>
      </w:r>
    </w:p>
    <w:p w14:paraId="5515C8F2" w14:textId="77777777" w:rsidR="00E775B9" w:rsidRPr="008778C0" w:rsidRDefault="00E775B9" w:rsidP="00E775B9">
      <w:pPr>
        <w:pStyle w:val="af1"/>
        <w:rPr>
          <w:rFonts w:cs="Calibri"/>
          <w:szCs w:val="21"/>
          <w:lang w:eastAsia="zh-TW"/>
        </w:rPr>
      </w:pPr>
      <w:r w:rsidRPr="00114C42">
        <w:rPr>
          <w:rFonts w:cs="Calibri" w:hint="eastAsia"/>
          <w:szCs w:val="21"/>
          <w:lang w:eastAsia="zh-TW"/>
        </w:rPr>
        <w:t xml:space="preserve">- </w:t>
      </w:r>
      <w:r>
        <w:rPr>
          <w:rFonts w:cs="Calibri" w:hint="eastAsia"/>
          <w:szCs w:val="21"/>
          <w:lang w:eastAsia="zh-TW"/>
        </w:rPr>
        <w:t>No I</w:t>
      </w:r>
      <w:r w:rsidRPr="00021C7B">
        <w:rPr>
          <w:rFonts w:cs="Calibri"/>
          <w:szCs w:val="21"/>
          <w:lang w:eastAsia="ko-KR"/>
        </w:rPr>
        <w:t xml:space="preserve">MD generated by dual uplink of Band </w:t>
      </w:r>
      <w:r w:rsidRPr="00021C7B">
        <w:rPr>
          <w:rFonts w:eastAsia="宋体" w:cs="Calibri"/>
          <w:szCs w:val="21"/>
        </w:rPr>
        <w:t>n1</w:t>
      </w:r>
      <w:r w:rsidRPr="00021C7B">
        <w:rPr>
          <w:rFonts w:cs="Calibri"/>
          <w:szCs w:val="21"/>
          <w:lang w:eastAsia="ko-KR"/>
        </w:rPr>
        <w:t xml:space="preserve"> + Band n</w:t>
      </w:r>
      <w:r>
        <w:rPr>
          <w:rFonts w:cs="Calibri" w:hint="eastAsia"/>
          <w:szCs w:val="21"/>
          <w:lang w:eastAsia="zh-TW"/>
        </w:rPr>
        <w:t>8</w:t>
      </w:r>
      <w:r w:rsidRPr="00021C7B">
        <w:rPr>
          <w:rFonts w:cs="Calibri"/>
          <w:szCs w:val="21"/>
          <w:lang w:eastAsia="ko-KR"/>
        </w:rPr>
        <w:t xml:space="preserve"> </w:t>
      </w:r>
      <w:r>
        <w:rPr>
          <w:rFonts w:cs="Calibri" w:hint="eastAsia"/>
          <w:szCs w:val="21"/>
          <w:lang w:eastAsia="zh-TW"/>
        </w:rPr>
        <w:t xml:space="preserve">will </w:t>
      </w:r>
      <w:r w:rsidRPr="00021C7B">
        <w:rPr>
          <w:rFonts w:cs="Calibri"/>
          <w:szCs w:val="21"/>
          <w:lang w:eastAsia="ko-KR"/>
        </w:rPr>
        <w:t xml:space="preserve">fall into own Rx of </w:t>
      </w:r>
      <w:r w:rsidRPr="00021C7B">
        <w:rPr>
          <w:rFonts w:eastAsia="宋体" w:cs="Calibri"/>
          <w:szCs w:val="21"/>
        </w:rPr>
        <w:t>B</w:t>
      </w:r>
      <w:r w:rsidRPr="00021C7B">
        <w:rPr>
          <w:rFonts w:cs="Calibri"/>
          <w:szCs w:val="21"/>
          <w:lang w:eastAsia="ko-KR"/>
        </w:rPr>
        <w:t xml:space="preserve">and </w:t>
      </w:r>
      <w:r w:rsidRPr="00021C7B">
        <w:rPr>
          <w:rFonts w:eastAsia="宋体" w:cs="Calibri"/>
          <w:szCs w:val="21"/>
        </w:rPr>
        <w:t>n</w:t>
      </w:r>
      <w:r>
        <w:rPr>
          <w:rFonts w:cs="Calibri" w:hint="eastAsia"/>
          <w:szCs w:val="21"/>
          <w:lang w:eastAsia="zh-TW"/>
        </w:rPr>
        <w:t>3</w:t>
      </w:r>
      <w:r w:rsidRPr="00021C7B">
        <w:rPr>
          <w:rFonts w:eastAsia="宋体" w:cs="Calibri"/>
          <w:szCs w:val="21"/>
        </w:rPr>
        <w:t>.</w:t>
      </w:r>
    </w:p>
    <w:p w14:paraId="3FCADF9B" w14:textId="77777777" w:rsidR="00E775B9" w:rsidRPr="008778C0" w:rsidRDefault="00E775B9" w:rsidP="00E775B9">
      <w:pPr>
        <w:pStyle w:val="af1"/>
        <w:rPr>
          <w:rFonts w:cs="Calibri"/>
          <w:szCs w:val="21"/>
          <w:lang w:eastAsia="zh-TW"/>
        </w:rPr>
      </w:pPr>
      <w:r w:rsidRPr="008778C0">
        <w:rPr>
          <w:rFonts w:cs="Calibri" w:hint="eastAsia"/>
          <w:szCs w:val="21"/>
          <w:lang w:eastAsia="zh-TW"/>
        </w:rPr>
        <w:t xml:space="preserve">- </w:t>
      </w:r>
      <w:r>
        <w:rPr>
          <w:rFonts w:cs="Calibri" w:hint="eastAsia"/>
          <w:szCs w:val="21"/>
          <w:lang w:eastAsia="zh-TW"/>
        </w:rPr>
        <w:t>No I</w:t>
      </w:r>
      <w:r w:rsidRPr="00021C7B">
        <w:rPr>
          <w:rFonts w:cs="Calibri"/>
          <w:szCs w:val="21"/>
          <w:lang w:eastAsia="ko-KR"/>
        </w:rPr>
        <w:t xml:space="preserve">MD generated by dual uplink of Band </w:t>
      </w:r>
      <w:r w:rsidRPr="00021C7B">
        <w:rPr>
          <w:rFonts w:eastAsia="宋体" w:cs="Calibri"/>
          <w:szCs w:val="21"/>
        </w:rPr>
        <w:t>n</w:t>
      </w:r>
      <w:r w:rsidRPr="00114C42">
        <w:rPr>
          <w:rFonts w:cs="Calibri" w:hint="eastAsia"/>
          <w:szCs w:val="21"/>
          <w:lang w:eastAsia="zh-TW"/>
        </w:rPr>
        <w:t>3</w:t>
      </w:r>
      <w:r w:rsidRPr="00021C7B">
        <w:rPr>
          <w:rFonts w:cs="Calibri"/>
          <w:szCs w:val="21"/>
          <w:lang w:eastAsia="ko-KR"/>
        </w:rPr>
        <w:t xml:space="preserve"> + Band n</w:t>
      </w:r>
      <w:r>
        <w:rPr>
          <w:rFonts w:cs="Calibri" w:hint="eastAsia"/>
          <w:szCs w:val="21"/>
          <w:lang w:eastAsia="zh-TW"/>
        </w:rPr>
        <w:t>8</w:t>
      </w:r>
      <w:r w:rsidRPr="00021C7B">
        <w:rPr>
          <w:rFonts w:cs="Calibri"/>
          <w:szCs w:val="21"/>
          <w:lang w:eastAsia="ko-KR"/>
        </w:rPr>
        <w:t xml:space="preserve"> </w:t>
      </w:r>
      <w:r>
        <w:rPr>
          <w:rFonts w:cs="Calibri" w:hint="eastAsia"/>
          <w:szCs w:val="21"/>
          <w:lang w:eastAsia="zh-TW"/>
        </w:rPr>
        <w:t xml:space="preserve">will </w:t>
      </w:r>
      <w:r w:rsidRPr="00021C7B">
        <w:rPr>
          <w:rFonts w:cs="Calibri"/>
          <w:szCs w:val="21"/>
          <w:lang w:eastAsia="ko-KR"/>
        </w:rPr>
        <w:t xml:space="preserve">fall into own Rx of </w:t>
      </w:r>
      <w:r w:rsidRPr="00021C7B">
        <w:rPr>
          <w:rFonts w:eastAsia="宋体" w:cs="Calibri"/>
          <w:szCs w:val="21"/>
        </w:rPr>
        <w:t>B</w:t>
      </w:r>
      <w:r w:rsidRPr="00021C7B">
        <w:rPr>
          <w:rFonts w:cs="Calibri"/>
          <w:szCs w:val="21"/>
          <w:lang w:eastAsia="ko-KR"/>
        </w:rPr>
        <w:t xml:space="preserve">and </w:t>
      </w:r>
      <w:r w:rsidRPr="00021C7B">
        <w:rPr>
          <w:rFonts w:eastAsia="宋体" w:cs="Calibri"/>
          <w:szCs w:val="21"/>
        </w:rPr>
        <w:t>n</w:t>
      </w:r>
      <w:r>
        <w:rPr>
          <w:rFonts w:cs="Calibri" w:hint="eastAsia"/>
          <w:szCs w:val="21"/>
          <w:lang w:eastAsia="zh-TW"/>
        </w:rPr>
        <w:t>1</w:t>
      </w:r>
      <w:r w:rsidRPr="00021C7B">
        <w:rPr>
          <w:rFonts w:eastAsia="宋体" w:cs="Calibri"/>
          <w:szCs w:val="21"/>
        </w:rPr>
        <w:t>.</w:t>
      </w:r>
    </w:p>
    <w:p w14:paraId="64F1022A" w14:textId="22EFCA72" w:rsidR="00E775B9" w:rsidRDefault="00E775B9" w:rsidP="00E775B9">
      <w:pPr>
        <w:pStyle w:val="41"/>
        <w:rPr>
          <w:rFonts w:cs="Arial"/>
          <w:lang w:eastAsia="zh-CN"/>
        </w:rPr>
      </w:pPr>
      <w:bookmarkStart w:id="356" w:name="_Toc136288341"/>
      <w:r>
        <w:t>5.33.2.2</w:t>
      </w:r>
      <w:r>
        <w:tab/>
      </w:r>
      <w:r>
        <w:rPr>
          <w:rFonts w:cs="Arial"/>
          <w:szCs w:val="22"/>
          <w:lang w:val="en-US" w:eastAsia="zh-CN"/>
        </w:rPr>
        <w:t>REFSENS requirements</w:t>
      </w:r>
      <w:bookmarkEnd w:id="356"/>
    </w:p>
    <w:p w14:paraId="0CED02B1" w14:textId="77777777" w:rsidR="00E775B9" w:rsidRPr="00104508" w:rsidRDefault="00E775B9" w:rsidP="00E775B9">
      <w:pPr>
        <w:keepNext/>
        <w:tabs>
          <w:tab w:val="left" w:pos="1080"/>
        </w:tabs>
        <w:rPr>
          <w:noProof/>
          <w:snapToGrid w:val="0"/>
          <w:color w:val="0D0D0D"/>
          <w:lang w:eastAsia="zh-TW"/>
        </w:rPr>
      </w:pPr>
      <w:r w:rsidRPr="00104508">
        <w:rPr>
          <w:rFonts w:hint="eastAsia"/>
          <w:noProof/>
          <w:snapToGrid w:val="0"/>
          <w:color w:val="0D0D0D"/>
          <w:lang w:eastAsia="zh-TW"/>
        </w:rPr>
        <w:t xml:space="preserve">No additional MSD requirement for IMD is </w:t>
      </w:r>
      <w:r>
        <w:rPr>
          <w:rFonts w:hint="eastAsia"/>
          <w:noProof/>
          <w:snapToGrid w:val="0"/>
          <w:color w:val="0D0D0D"/>
          <w:lang w:eastAsia="zh-TW"/>
        </w:rPr>
        <w:t>expected</w:t>
      </w:r>
      <w:r w:rsidRPr="00104508">
        <w:rPr>
          <w:rFonts w:hint="eastAsia"/>
          <w:noProof/>
          <w:snapToGrid w:val="0"/>
          <w:color w:val="0D0D0D"/>
          <w:lang w:eastAsia="zh-TW"/>
        </w:rPr>
        <w:t>.</w:t>
      </w:r>
    </w:p>
    <w:p w14:paraId="7B8CF652" w14:textId="77777777" w:rsidR="00E775B9" w:rsidRPr="00114C42" w:rsidRDefault="00E775B9" w:rsidP="00E775B9">
      <w:pPr>
        <w:pStyle w:val="EditorsNote"/>
        <w:overflowPunct w:val="0"/>
        <w:autoSpaceDE w:val="0"/>
        <w:autoSpaceDN w:val="0"/>
        <w:adjustRightInd w:val="0"/>
        <w:ind w:left="284" w:firstLine="0"/>
        <w:textAlignment w:val="baseline"/>
        <w:rPr>
          <w:color w:val="0D0D0D"/>
          <w:lang w:eastAsia="zh-TW"/>
        </w:rPr>
      </w:pPr>
    </w:p>
    <w:p w14:paraId="79A0EAA6" w14:textId="14AFA877" w:rsidR="00A8185D" w:rsidRDefault="00A8185D" w:rsidP="00A8185D">
      <w:pPr>
        <w:pStyle w:val="21"/>
      </w:pPr>
      <w:bookmarkStart w:id="357" w:name="_Toc136288342"/>
      <w:bookmarkEnd w:id="349"/>
      <w:r>
        <w:rPr>
          <w:rFonts w:hint="eastAsia"/>
        </w:rPr>
        <w:t>5.34</w:t>
      </w:r>
      <w:r w:rsidRPr="000469EC">
        <w:tab/>
      </w:r>
      <w:r>
        <w:rPr>
          <w:rFonts w:hint="eastAsia"/>
        </w:rPr>
        <w:t>CA_n</w:t>
      </w:r>
      <w:r>
        <w:t>3</w:t>
      </w:r>
      <w:r>
        <w:rPr>
          <w:rFonts w:hint="eastAsia"/>
        </w:rPr>
        <w:t>-n</w:t>
      </w:r>
      <w:r>
        <w:t>67</w:t>
      </w:r>
      <w:r>
        <w:rPr>
          <w:rFonts w:hint="eastAsia"/>
        </w:rPr>
        <w:t>-n</w:t>
      </w:r>
      <w:r>
        <w:t>78</w:t>
      </w:r>
      <w:bookmarkEnd w:id="357"/>
    </w:p>
    <w:p w14:paraId="2D56E97A" w14:textId="6B9ED5F9" w:rsidR="00A8185D" w:rsidRPr="00A20126" w:rsidRDefault="00A8185D" w:rsidP="00A8185D">
      <w:pPr>
        <w:pStyle w:val="31"/>
      </w:pPr>
      <w:bookmarkStart w:id="358" w:name="_Toc136288343"/>
      <w:r>
        <w:t>5.34.1</w:t>
      </w:r>
      <w:r>
        <w:tab/>
        <w:t>Common for 1 band UL and 2 bands UL CA</w:t>
      </w:r>
      <w:bookmarkEnd w:id="358"/>
    </w:p>
    <w:p w14:paraId="7A47BADE" w14:textId="0F0BC446" w:rsidR="00A8185D" w:rsidRDefault="00A8185D" w:rsidP="00A8185D">
      <w:pPr>
        <w:pStyle w:val="41"/>
      </w:pPr>
      <w:bookmarkStart w:id="359" w:name="_Toc136288344"/>
      <w:r>
        <w:rPr>
          <w:rFonts w:hint="eastAsia"/>
        </w:rPr>
        <w:t>5.34.1</w:t>
      </w:r>
      <w:r>
        <w:t>.1</w:t>
      </w:r>
      <w:r>
        <w:tab/>
        <w:t xml:space="preserve">Operating bands for </w:t>
      </w:r>
      <w:r>
        <w:rPr>
          <w:rFonts w:hint="eastAsia"/>
        </w:rPr>
        <w:t>CA</w:t>
      </w:r>
      <w:bookmarkEnd w:id="359"/>
    </w:p>
    <w:p w14:paraId="2CD8D6C7" w14:textId="4E497D1C" w:rsidR="00A8185D" w:rsidRPr="000469EC" w:rsidRDefault="00A8185D" w:rsidP="00A8185D">
      <w:pPr>
        <w:pStyle w:val="TH"/>
        <w:rPr>
          <w:rFonts w:cs="Arial"/>
        </w:rPr>
      </w:pPr>
      <w:r>
        <w:rPr>
          <w:rFonts w:cs="Arial"/>
        </w:rPr>
        <w:t>Table 5.34.1.1-1</w:t>
      </w:r>
      <w:r w:rsidRPr="000469EC">
        <w:rPr>
          <w:rFonts w:cs="Arial"/>
        </w:rPr>
        <w:t>: Inter-band CA operating bands involving FR1 (three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2"/>
        <w:gridCol w:w="953"/>
        <w:gridCol w:w="1167"/>
        <w:gridCol w:w="617"/>
        <w:gridCol w:w="1148"/>
        <w:gridCol w:w="1210"/>
        <w:gridCol w:w="317"/>
        <w:gridCol w:w="1401"/>
        <w:gridCol w:w="937"/>
      </w:tblGrid>
      <w:tr w:rsidR="00A8185D" w14:paraId="288AE932" w14:textId="77777777" w:rsidTr="00232F35">
        <w:trPr>
          <w:trHeight w:val="225"/>
          <w:jc w:val="center"/>
        </w:trPr>
        <w:tc>
          <w:tcPr>
            <w:tcW w:w="1292" w:type="dxa"/>
            <w:vMerge w:val="restart"/>
            <w:tcBorders>
              <w:top w:val="single" w:sz="4" w:space="0" w:color="auto"/>
              <w:left w:val="single" w:sz="4" w:space="0" w:color="auto"/>
              <w:bottom w:val="single" w:sz="4" w:space="0" w:color="auto"/>
              <w:right w:val="single" w:sz="4" w:space="0" w:color="auto"/>
            </w:tcBorders>
            <w:hideMark/>
          </w:tcPr>
          <w:p w14:paraId="15B45B26" w14:textId="77777777" w:rsidR="00A8185D" w:rsidRDefault="00A8185D" w:rsidP="00232F35">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953" w:type="dxa"/>
            <w:vMerge w:val="restart"/>
            <w:tcBorders>
              <w:top w:val="single" w:sz="4" w:space="0" w:color="auto"/>
              <w:left w:val="single" w:sz="4" w:space="0" w:color="auto"/>
              <w:bottom w:val="single" w:sz="4" w:space="0" w:color="auto"/>
              <w:right w:val="single" w:sz="4" w:space="0" w:color="auto"/>
            </w:tcBorders>
            <w:hideMark/>
          </w:tcPr>
          <w:p w14:paraId="431985E4" w14:textId="77777777" w:rsidR="00A8185D" w:rsidRDefault="00A8185D" w:rsidP="00232F35">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932" w:type="dxa"/>
            <w:gridSpan w:val="3"/>
            <w:tcBorders>
              <w:top w:val="single" w:sz="4" w:space="0" w:color="auto"/>
              <w:left w:val="single" w:sz="4" w:space="0" w:color="auto"/>
              <w:bottom w:val="single" w:sz="4" w:space="0" w:color="auto"/>
              <w:right w:val="single" w:sz="4" w:space="0" w:color="auto"/>
            </w:tcBorders>
            <w:noWrap/>
            <w:vAlign w:val="bottom"/>
            <w:hideMark/>
          </w:tcPr>
          <w:p w14:paraId="45324170" w14:textId="77777777" w:rsidR="00A8185D" w:rsidRDefault="00A8185D" w:rsidP="00232F35">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40535B6" w14:textId="77777777" w:rsidR="00A8185D" w:rsidRDefault="00A8185D" w:rsidP="00232F35">
            <w:pPr>
              <w:keepNext/>
              <w:keepLines/>
              <w:spacing w:after="0"/>
              <w:jc w:val="center"/>
              <w:rPr>
                <w:rFonts w:ascii="Arial" w:hAnsi="Arial"/>
                <w:b/>
                <w:color w:val="000000"/>
                <w:sz w:val="18"/>
              </w:rPr>
            </w:pPr>
            <w:r>
              <w:rPr>
                <w:rFonts w:ascii="Arial" w:hAnsi="Arial"/>
                <w:b/>
                <w:color w:val="000000"/>
                <w:sz w:val="18"/>
              </w:rPr>
              <w:t>Downlink (DL) operating band</w:t>
            </w:r>
          </w:p>
        </w:tc>
        <w:tc>
          <w:tcPr>
            <w:tcW w:w="937" w:type="dxa"/>
            <w:vMerge w:val="restart"/>
            <w:tcBorders>
              <w:top w:val="single" w:sz="4" w:space="0" w:color="auto"/>
              <w:left w:val="single" w:sz="4" w:space="0" w:color="auto"/>
              <w:bottom w:val="single" w:sz="4" w:space="0" w:color="auto"/>
              <w:right w:val="single" w:sz="4" w:space="0" w:color="auto"/>
            </w:tcBorders>
            <w:hideMark/>
          </w:tcPr>
          <w:p w14:paraId="46EA60A8" w14:textId="77777777" w:rsidR="00A8185D" w:rsidRDefault="00A8185D" w:rsidP="00232F35">
            <w:pPr>
              <w:keepNext/>
              <w:keepLines/>
              <w:spacing w:after="0"/>
              <w:jc w:val="center"/>
              <w:rPr>
                <w:rFonts w:ascii="Arial" w:hAnsi="Arial"/>
                <w:b/>
                <w:color w:val="000000"/>
                <w:sz w:val="18"/>
              </w:rPr>
            </w:pPr>
            <w:r>
              <w:rPr>
                <w:rFonts w:ascii="Arial" w:hAnsi="Arial"/>
                <w:b/>
                <w:color w:val="000000"/>
                <w:sz w:val="18"/>
              </w:rPr>
              <w:t>Duplex Mode</w:t>
            </w:r>
          </w:p>
        </w:tc>
      </w:tr>
      <w:tr w:rsidR="00A8185D" w14:paraId="0A5708D1" w14:textId="77777777" w:rsidTr="00232F35">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20E6AC" w14:textId="77777777" w:rsidR="00A8185D" w:rsidRDefault="00A8185D" w:rsidP="00232F35">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E4793" w14:textId="77777777" w:rsidR="00A8185D" w:rsidRDefault="00A8185D" w:rsidP="00232F35">
            <w:pPr>
              <w:spacing w:after="0"/>
              <w:rPr>
                <w:rFonts w:ascii="Arial" w:hAnsi="Arial"/>
                <w:b/>
                <w:color w:val="000000"/>
                <w:sz w:val="18"/>
              </w:rPr>
            </w:pPr>
          </w:p>
        </w:tc>
        <w:tc>
          <w:tcPr>
            <w:tcW w:w="2932" w:type="dxa"/>
            <w:gridSpan w:val="3"/>
            <w:tcBorders>
              <w:top w:val="single" w:sz="4" w:space="0" w:color="auto"/>
              <w:left w:val="single" w:sz="4" w:space="0" w:color="auto"/>
              <w:bottom w:val="single" w:sz="4" w:space="0" w:color="auto"/>
              <w:right w:val="single" w:sz="4" w:space="0" w:color="auto"/>
            </w:tcBorders>
            <w:noWrap/>
            <w:vAlign w:val="bottom"/>
            <w:hideMark/>
          </w:tcPr>
          <w:p w14:paraId="494CAC3E" w14:textId="77777777" w:rsidR="00A8185D" w:rsidRDefault="00A8185D" w:rsidP="00232F35">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D789833" w14:textId="77777777" w:rsidR="00A8185D" w:rsidRDefault="00A8185D" w:rsidP="00232F35">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738F8E" w14:textId="77777777" w:rsidR="00A8185D" w:rsidRDefault="00A8185D" w:rsidP="00232F35">
            <w:pPr>
              <w:spacing w:after="0"/>
              <w:rPr>
                <w:rFonts w:ascii="Arial" w:hAnsi="Arial"/>
                <w:b/>
                <w:color w:val="000000"/>
                <w:sz w:val="18"/>
              </w:rPr>
            </w:pPr>
          </w:p>
        </w:tc>
      </w:tr>
      <w:tr w:rsidR="00A8185D" w14:paraId="61FD3EF3" w14:textId="77777777" w:rsidTr="00232F35">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F9DF51" w14:textId="77777777" w:rsidR="00A8185D" w:rsidRDefault="00A8185D" w:rsidP="00232F35">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F8F267" w14:textId="77777777" w:rsidR="00A8185D" w:rsidRDefault="00A8185D" w:rsidP="00232F35">
            <w:pPr>
              <w:spacing w:after="0"/>
              <w:rPr>
                <w:rFonts w:ascii="Arial" w:hAnsi="Arial"/>
                <w:b/>
                <w:color w:val="000000"/>
                <w:sz w:val="18"/>
              </w:rPr>
            </w:pPr>
          </w:p>
        </w:tc>
        <w:tc>
          <w:tcPr>
            <w:tcW w:w="2932" w:type="dxa"/>
            <w:gridSpan w:val="3"/>
            <w:tcBorders>
              <w:top w:val="single" w:sz="4" w:space="0" w:color="auto"/>
              <w:left w:val="single" w:sz="4" w:space="0" w:color="auto"/>
              <w:bottom w:val="single" w:sz="4" w:space="0" w:color="auto"/>
              <w:right w:val="single" w:sz="4" w:space="0" w:color="auto"/>
            </w:tcBorders>
            <w:hideMark/>
          </w:tcPr>
          <w:p w14:paraId="04783A4E" w14:textId="77777777" w:rsidR="00A8185D" w:rsidRDefault="00A8185D" w:rsidP="00232F35">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1361707F" w14:textId="77777777" w:rsidR="00A8185D" w:rsidRDefault="00A8185D" w:rsidP="00232F35">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25676B" w14:textId="77777777" w:rsidR="00A8185D" w:rsidRDefault="00A8185D" w:rsidP="00232F35">
            <w:pPr>
              <w:spacing w:after="0"/>
              <w:rPr>
                <w:rFonts w:ascii="Arial" w:hAnsi="Arial"/>
                <w:b/>
                <w:color w:val="000000"/>
                <w:sz w:val="18"/>
              </w:rPr>
            </w:pPr>
          </w:p>
        </w:tc>
      </w:tr>
      <w:tr w:rsidR="00A8185D" w14:paraId="10397EA3" w14:textId="77777777" w:rsidTr="00232F35">
        <w:trPr>
          <w:trHeight w:val="225"/>
          <w:jc w:val="center"/>
        </w:trPr>
        <w:tc>
          <w:tcPr>
            <w:tcW w:w="1292" w:type="dxa"/>
            <w:vMerge w:val="restart"/>
            <w:tcBorders>
              <w:top w:val="single" w:sz="4" w:space="0" w:color="auto"/>
              <w:left w:val="single" w:sz="4" w:space="0" w:color="auto"/>
              <w:bottom w:val="single" w:sz="4" w:space="0" w:color="auto"/>
              <w:right w:val="single" w:sz="4" w:space="0" w:color="auto"/>
            </w:tcBorders>
            <w:vAlign w:val="center"/>
            <w:hideMark/>
          </w:tcPr>
          <w:p w14:paraId="4B64CA44" w14:textId="77777777" w:rsidR="00A8185D" w:rsidRPr="00050EB8" w:rsidRDefault="00A8185D" w:rsidP="00232F35">
            <w:pPr>
              <w:keepNext/>
              <w:keepLines/>
              <w:spacing w:after="0"/>
              <w:jc w:val="center"/>
              <w:rPr>
                <w:rFonts w:ascii="Arial" w:hAnsi="Arial"/>
                <w:color w:val="000000"/>
                <w:sz w:val="18"/>
                <w:lang w:eastAsia="zh-CN"/>
              </w:rPr>
            </w:pPr>
            <w:r w:rsidRPr="009B4792">
              <w:rPr>
                <w:rFonts w:ascii="Arial" w:eastAsia="宋体" w:hAnsi="Arial"/>
                <w:color w:val="000000"/>
                <w:sz w:val="18"/>
                <w:lang w:eastAsia="zh-CN"/>
              </w:rPr>
              <w:t>CA_n</w:t>
            </w:r>
            <w:r>
              <w:rPr>
                <w:rFonts w:ascii="Arial" w:eastAsia="宋体" w:hAnsi="Arial"/>
                <w:color w:val="000000"/>
                <w:sz w:val="18"/>
                <w:lang w:eastAsia="zh-CN"/>
              </w:rPr>
              <w:t>3</w:t>
            </w:r>
            <w:r w:rsidRPr="009B4792">
              <w:rPr>
                <w:rFonts w:ascii="Arial" w:eastAsia="宋体" w:hAnsi="Arial"/>
                <w:color w:val="000000"/>
                <w:sz w:val="18"/>
                <w:lang w:eastAsia="zh-CN"/>
              </w:rPr>
              <w:t>-n</w:t>
            </w:r>
            <w:r>
              <w:rPr>
                <w:rFonts w:ascii="Arial" w:eastAsia="宋体" w:hAnsi="Arial"/>
                <w:color w:val="000000"/>
                <w:sz w:val="18"/>
                <w:lang w:eastAsia="zh-CN"/>
              </w:rPr>
              <w:t>67</w:t>
            </w:r>
            <w:r w:rsidRPr="009B4792">
              <w:rPr>
                <w:rFonts w:ascii="Arial" w:eastAsia="宋体" w:hAnsi="Arial"/>
                <w:color w:val="000000"/>
                <w:sz w:val="18"/>
                <w:lang w:eastAsia="zh-CN"/>
              </w:rPr>
              <w:t>-</w:t>
            </w:r>
            <w:r>
              <w:rPr>
                <w:rFonts w:ascii="Arial" w:eastAsia="宋体" w:hAnsi="Arial"/>
                <w:color w:val="000000"/>
                <w:sz w:val="18"/>
                <w:lang w:eastAsia="zh-CN"/>
              </w:rPr>
              <w:t>n78</w:t>
            </w:r>
          </w:p>
        </w:tc>
        <w:tc>
          <w:tcPr>
            <w:tcW w:w="953" w:type="dxa"/>
            <w:tcBorders>
              <w:top w:val="single" w:sz="4" w:space="0" w:color="auto"/>
              <w:left w:val="single" w:sz="4" w:space="0" w:color="auto"/>
              <w:bottom w:val="single" w:sz="4" w:space="0" w:color="auto"/>
              <w:right w:val="single" w:sz="4" w:space="0" w:color="auto"/>
            </w:tcBorders>
            <w:vAlign w:val="center"/>
            <w:hideMark/>
          </w:tcPr>
          <w:p w14:paraId="74B0724F" w14:textId="77777777" w:rsidR="00A8185D" w:rsidRPr="00050EB8" w:rsidRDefault="00A8185D" w:rsidP="00232F35">
            <w:pPr>
              <w:keepNext/>
              <w:keepLines/>
              <w:spacing w:after="0"/>
              <w:jc w:val="center"/>
              <w:rPr>
                <w:rFonts w:ascii="Arial" w:hAnsi="Arial"/>
                <w:color w:val="000000"/>
                <w:sz w:val="18"/>
              </w:rPr>
            </w:pPr>
            <w:r>
              <w:rPr>
                <w:rFonts w:ascii="Arial" w:hAnsi="Arial"/>
                <w:color w:val="000000"/>
                <w:sz w:val="18"/>
              </w:rPr>
              <w:t>n3</w:t>
            </w:r>
          </w:p>
        </w:tc>
        <w:tc>
          <w:tcPr>
            <w:tcW w:w="1167" w:type="dxa"/>
            <w:tcBorders>
              <w:top w:val="single" w:sz="4" w:space="0" w:color="auto"/>
              <w:left w:val="single" w:sz="4" w:space="0" w:color="auto"/>
              <w:bottom w:val="single" w:sz="4" w:space="0" w:color="auto"/>
              <w:right w:val="single" w:sz="4" w:space="0" w:color="auto"/>
            </w:tcBorders>
            <w:hideMark/>
          </w:tcPr>
          <w:p w14:paraId="301E3836" w14:textId="77777777" w:rsidR="00A8185D" w:rsidRPr="00050EB8" w:rsidRDefault="00A8185D" w:rsidP="00232F35">
            <w:pPr>
              <w:keepNext/>
              <w:keepLines/>
              <w:spacing w:after="0"/>
              <w:jc w:val="right"/>
              <w:rPr>
                <w:rFonts w:ascii="Arial" w:hAnsi="Arial" w:cs="Arial"/>
                <w:color w:val="000000"/>
                <w:sz w:val="18"/>
                <w:lang w:eastAsia="zh-CN"/>
              </w:rPr>
            </w:pPr>
            <w:r>
              <w:rPr>
                <w:rFonts w:ascii="Arial" w:hAnsi="Arial" w:cs="Arial"/>
                <w:sz w:val="18"/>
                <w:lang w:val="en-US" w:eastAsia="zh-CN"/>
              </w:rPr>
              <w:t>1710 MHz</w:t>
            </w:r>
          </w:p>
        </w:tc>
        <w:tc>
          <w:tcPr>
            <w:tcW w:w="617" w:type="dxa"/>
            <w:tcBorders>
              <w:top w:val="single" w:sz="4" w:space="0" w:color="auto"/>
              <w:left w:val="single" w:sz="4" w:space="0" w:color="auto"/>
              <w:bottom w:val="single" w:sz="4" w:space="0" w:color="auto"/>
              <w:right w:val="single" w:sz="4" w:space="0" w:color="auto"/>
            </w:tcBorders>
            <w:hideMark/>
          </w:tcPr>
          <w:p w14:paraId="125F3EAB" w14:textId="77777777" w:rsidR="00A8185D" w:rsidRDefault="00A8185D" w:rsidP="00232F35">
            <w:pPr>
              <w:keepNext/>
              <w:keepLines/>
              <w:spacing w:after="0"/>
              <w:jc w:val="center"/>
              <w:rPr>
                <w:rFonts w:ascii="Arial" w:hAnsi="Arial" w:cs="Arial"/>
                <w:color w:val="000000"/>
                <w:sz w:val="18"/>
              </w:rPr>
            </w:pPr>
            <w:r>
              <w:rPr>
                <w:rFonts w:ascii="Arial" w:hAnsi="Arial" w:cs="Arial"/>
                <w:sz w:val="18"/>
                <w:lang w:val="en-US" w:eastAsia="zh-CN"/>
              </w:rPr>
              <w:t>–</w:t>
            </w:r>
          </w:p>
        </w:tc>
        <w:tc>
          <w:tcPr>
            <w:tcW w:w="1148" w:type="dxa"/>
            <w:tcBorders>
              <w:top w:val="single" w:sz="4" w:space="0" w:color="auto"/>
              <w:left w:val="single" w:sz="4" w:space="0" w:color="auto"/>
              <w:bottom w:val="single" w:sz="4" w:space="0" w:color="auto"/>
              <w:right w:val="single" w:sz="4" w:space="0" w:color="auto"/>
            </w:tcBorders>
            <w:hideMark/>
          </w:tcPr>
          <w:p w14:paraId="6AF3F1CC" w14:textId="77777777" w:rsidR="00A8185D" w:rsidRPr="00050EB8" w:rsidRDefault="00A8185D" w:rsidP="00232F35">
            <w:pPr>
              <w:keepNext/>
              <w:keepLines/>
              <w:spacing w:after="0"/>
              <w:rPr>
                <w:rFonts w:ascii="Arial" w:hAnsi="Arial" w:cs="Arial"/>
                <w:color w:val="000000"/>
                <w:sz w:val="18"/>
                <w:lang w:eastAsia="zh-CN"/>
              </w:rPr>
            </w:pPr>
            <w:r>
              <w:rPr>
                <w:rFonts w:ascii="Arial" w:hAnsi="Arial" w:cs="Arial"/>
                <w:sz w:val="18"/>
                <w:lang w:val="en-US" w:eastAsia="zh-CN"/>
              </w:rPr>
              <w:t>1785 MHz</w:t>
            </w:r>
          </w:p>
        </w:tc>
        <w:tc>
          <w:tcPr>
            <w:tcW w:w="1210" w:type="dxa"/>
            <w:tcBorders>
              <w:top w:val="single" w:sz="4" w:space="0" w:color="auto"/>
              <w:left w:val="single" w:sz="4" w:space="0" w:color="auto"/>
              <w:bottom w:val="single" w:sz="4" w:space="0" w:color="auto"/>
              <w:right w:val="single" w:sz="4" w:space="0" w:color="auto"/>
            </w:tcBorders>
            <w:hideMark/>
          </w:tcPr>
          <w:p w14:paraId="2B900A7C" w14:textId="77777777" w:rsidR="00A8185D" w:rsidRPr="00050EB8" w:rsidRDefault="00A8185D" w:rsidP="00232F35">
            <w:pPr>
              <w:keepNext/>
              <w:keepLines/>
              <w:spacing w:after="0"/>
              <w:jc w:val="right"/>
              <w:rPr>
                <w:rFonts w:ascii="Arial" w:hAnsi="Arial" w:cs="Arial"/>
                <w:color w:val="000000"/>
                <w:sz w:val="18"/>
                <w:lang w:eastAsia="zh-CN"/>
              </w:rPr>
            </w:pPr>
            <w:r>
              <w:rPr>
                <w:rFonts w:ascii="Arial" w:hAnsi="Arial" w:cs="Arial"/>
                <w:sz w:val="18"/>
                <w:lang w:val="en-US" w:eastAsia="zh-CN"/>
              </w:rPr>
              <w:t>1805 MHz</w:t>
            </w:r>
          </w:p>
        </w:tc>
        <w:tc>
          <w:tcPr>
            <w:tcW w:w="317" w:type="dxa"/>
            <w:tcBorders>
              <w:top w:val="single" w:sz="4" w:space="0" w:color="auto"/>
              <w:left w:val="single" w:sz="4" w:space="0" w:color="auto"/>
              <w:bottom w:val="single" w:sz="4" w:space="0" w:color="auto"/>
              <w:right w:val="single" w:sz="4" w:space="0" w:color="auto"/>
            </w:tcBorders>
            <w:hideMark/>
          </w:tcPr>
          <w:p w14:paraId="4FEEF5C3" w14:textId="77777777" w:rsidR="00A8185D" w:rsidRDefault="00A8185D" w:rsidP="00232F35">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1D5714F5" w14:textId="77777777" w:rsidR="00A8185D" w:rsidRPr="00050EB8" w:rsidRDefault="00A8185D" w:rsidP="00232F35">
            <w:pPr>
              <w:keepNext/>
              <w:keepLines/>
              <w:spacing w:after="0"/>
              <w:rPr>
                <w:rFonts w:ascii="Arial" w:hAnsi="Arial" w:cs="Arial"/>
                <w:color w:val="000000"/>
                <w:sz w:val="18"/>
                <w:lang w:eastAsia="zh-CN"/>
              </w:rPr>
            </w:pPr>
            <w:r>
              <w:rPr>
                <w:rFonts w:ascii="Arial" w:hAnsi="Arial" w:cs="Arial"/>
                <w:sz w:val="18"/>
                <w:lang w:val="en-US" w:eastAsia="zh-CN"/>
              </w:rPr>
              <w:t>1880 MHz</w:t>
            </w:r>
          </w:p>
        </w:tc>
        <w:tc>
          <w:tcPr>
            <w:tcW w:w="937" w:type="dxa"/>
            <w:tcBorders>
              <w:top w:val="single" w:sz="4" w:space="0" w:color="auto"/>
              <w:left w:val="single" w:sz="4" w:space="0" w:color="auto"/>
              <w:bottom w:val="single" w:sz="4" w:space="0" w:color="auto"/>
              <w:right w:val="single" w:sz="4" w:space="0" w:color="auto"/>
            </w:tcBorders>
            <w:vAlign w:val="center"/>
            <w:hideMark/>
          </w:tcPr>
          <w:p w14:paraId="30CBA9AF" w14:textId="77777777" w:rsidR="00A8185D" w:rsidRPr="00050EB8" w:rsidRDefault="00A8185D" w:rsidP="00232F35">
            <w:pPr>
              <w:keepNext/>
              <w:keepLines/>
              <w:spacing w:after="0"/>
              <w:jc w:val="center"/>
              <w:rPr>
                <w:rFonts w:ascii="Arial" w:hAnsi="Arial"/>
                <w:color w:val="000000"/>
                <w:sz w:val="18"/>
                <w:lang w:eastAsia="zh-CN"/>
              </w:rPr>
            </w:pPr>
            <w:r>
              <w:rPr>
                <w:rFonts w:ascii="Arial" w:hAnsi="Arial" w:cs="Arial"/>
                <w:sz w:val="18"/>
                <w:lang w:eastAsia="ja-JP"/>
              </w:rPr>
              <w:t>FDD</w:t>
            </w:r>
          </w:p>
        </w:tc>
      </w:tr>
      <w:tr w:rsidR="00A8185D" w14:paraId="0C1DE791" w14:textId="77777777" w:rsidTr="00232F35">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BBE173" w14:textId="77777777" w:rsidR="00A8185D" w:rsidRPr="00050EB8" w:rsidRDefault="00A8185D" w:rsidP="00232F35">
            <w:pPr>
              <w:spacing w:after="0"/>
              <w:rPr>
                <w:rFonts w:ascii="Arial" w:hAnsi="Arial"/>
                <w:color w:val="000000"/>
                <w:sz w:val="18"/>
                <w:lang w:eastAsia="zh-CN"/>
              </w:rPr>
            </w:pPr>
          </w:p>
        </w:tc>
        <w:tc>
          <w:tcPr>
            <w:tcW w:w="953" w:type="dxa"/>
            <w:tcBorders>
              <w:top w:val="single" w:sz="4" w:space="0" w:color="auto"/>
              <w:left w:val="single" w:sz="4" w:space="0" w:color="auto"/>
              <w:bottom w:val="single" w:sz="4" w:space="0" w:color="auto"/>
              <w:right w:val="single" w:sz="4" w:space="0" w:color="auto"/>
            </w:tcBorders>
            <w:vAlign w:val="center"/>
          </w:tcPr>
          <w:p w14:paraId="2AC4AF07" w14:textId="77777777" w:rsidR="00A8185D" w:rsidRPr="00050EB8" w:rsidRDefault="00A8185D" w:rsidP="00232F35">
            <w:pPr>
              <w:keepNext/>
              <w:keepLines/>
              <w:spacing w:after="0"/>
              <w:jc w:val="center"/>
              <w:rPr>
                <w:rFonts w:ascii="Arial" w:hAnsi="Arial"/>
                <w:color w:val="000000"/>
                <w:sz w:val="18"/>
              </w:rPr>
            </w:pPr>
            <w:r>
              <w:rPr>
                <w:rFonts w:ascii="Arial" w:hAnsi="Arial"/>
                <w:color w:val="000000"/>
                <w:sz w:val="18"/>
              </w:rPr>
              <w:t>n67</w:t>
            </w:r>
          </w:p>
        </w:tc>
        <w:tc>
          <w:tcPr>
            <w:tcW w:w="1167" w:type="dxa"/>
            <w:tcBorders>
              <w:top w:val="single" w:sz="4" w:space="0" w:color="auto"/>
              <w:left w:val="single" w:sz="4" w:space="0" w:color="auto"/>
              <w:bottom w:val="single" w:sz="4" w:space="0" w:color="auto"/>
              <w:right w:val="single" w:sz="4" w:space="0" w:color="auto"/>
            </w:tcBorders>
          </w:tcPr>
          <w:p w14:paraId="567B6680" w14:textId="77777777" w:rsidR="00A8185D" w:rsidRPr="00050EB8" w:rsidRDefault="00A8185D" w:rsidP="00232F35">
            <w:pPr>
              <w:keepNext/>
              <w:keepLines/>
              <w:spacing w:after="0"/>
              <w:jc w:val="right"/>
              <w:rPr>
                <w:rFonts w:ascii="Arial" w:hAnsi="Arial" w:cs="Arial"/>
                <w:color w:val="000000"/>
                <w:sz w:val="18"/>
                <w:lang w:eastAsia="zh-CN"/>
              </w:rPr>
            </w:pPr>
          </w:p>
        </w:tc>
        <w:tc>
          <w:tcPr>
            <w:tcW w:w="617" w:type="dxa"/>
            <w:tcBorders>
              <w:top w:val="single" w:sz="4" w:space="0" w:color="auto"/>
              <w:left w:val="single" w:sz="4" w:space="0" w:color="auto"/>
              <w:bottom w:val="single" w:sz="4" w:space="0" w:color="auto"/>
              <w:right w:val="single" w:sz="4" w:space="0" w:color="auto"/>
            </w:tcBorders>
          </w:tcPr>
          <w:p w14:paraId="571816DD" w14:textId="77777777" w:rsidR="00A8185D" w:rsidRDefault="00A8185D" w:rsidP="00232F35">
            <w:pPr>
              <w:keepNext/>
              <w:keepLines/>
              <w:spacing w:after="0"/>
              <w:jc w:val="center"/>
              <w:rPr>
                <w:rFonts w:ascii="Arial" w:hAnsi="Arial" w:cs="Arial"/>
                <w:color w:val="000000"/>
                <w:sz w:val="18"/>
              </w:rPr>
            </w:pPr>
            <w:r>
              <w:rPr>
                <w:rFonts w:ascii="Arial" w:hAnsi="Arial" w:cs="Arial"/>
                <w:sz w:val="18"/>
                <w:lang w:val="en-US" w:eastAsia="zh-CN"/>
              </w:rPr>
              <w:t>N/A</w:t>
            </w:r>
          </w:p>
        </w:tc>
        <w:tc>
          <w:tcPr>
            <w:tcW w:w="1148" w:type="dxa"/>
            <w:tcBorders>
              <w:top w:val="single" w:sz="4" w:space="0" w:color="auto"/>
              <w:left w:val="single" w:sz="4" w:space="0" w:color="auto"/>
              <w:bottom w:val="single" w:sz="4" w:space="0" w:color="auto"/>
              <w:right w:val="single" w:sz="4" w:space="0" w:color="auto"/>
            </w:tcBorders>
          </w:tcPr>
          <w:p w14:paraId="5231F85F" w14:textId="77777777" w:rsidR="00A8185D" w:rsidRPr="00050EB8" w:rsidRDefault="00A8185D" w:rsidP="00232F35">
            <w:pPr>
              <w:keepNext/>
              <w:keepLines/>
              <w:spacing w:after="0"/>
              <w:rPr>
                <w:rFonts w:ascii="Arial" w:hAnsi="Arial" w:cs="Arial"/>
                <w:color w:val="000000"/>
                <w:sz w:val="18"/>
                <w:lang w:eastAsia="zh-CN"/>
              </w:rPr>
            </w:pPr>
          </w:p>
        </w:tc>
        <w:tc>
          <w:tcPr>
            <w:tcW w:w="1210" w:type="dxa"/>
            <w:tcBorders>
              <w:top w:val="single" w:sz="4" w:space="0" w:color="auto"/>
              <w:left w:val="single" w:sz="4" w:space="0" w:color="auto"/>
              <w:bottom w:val="single" w:sz="4" w:space="0" w:color="auto"/>
              <w:right w:val="single" w:sz="4" w:space="0" w:color="auto"/>
            </w:tcBorders>
            <w:vAlign w:val="center"/>
          </w:tcPr>
          <w:p w14:paraId="6212376A" w14:textId="77777777" w:rsidR="00A8185D" w:rsidRPr="00050EB8" w:rsidRDefault="00A8185D" w:rsidP="00232F35">
            <w:pPr>
              <w:keepNext/>
              <w:keepLines/>
              <w:spacing w:after="0"/>
              <w:jc w:val="right"/>
              <w:rPr>
                <w:rFonts w:ascii="Arial" w:hAnsi="Arial" w:cs="Arial"/>
                <w:color w:val="000000"/>
                <w:sz w:val="18"/>
                <w:lang w:eastAsia="zh-CN"/>
              </w:rPr>
            </w:pPr>
            <w:r>
              <w:rPr>
                <w:rFonts w:ascii="Arial" w:eastAsia="宋体" w:hAnsi="Arial" w:cs="Arial"/>
                <w:sz w:val="18"/>
                <w:lang w:eastAsia="zh-CN"/>
              </w:rPr>
              <w:t xml:space="preserve">783 </w:t>
            </w:r>
            <w:r w:rsidRPr="004B5957">
              <w:rPr>
                <w:rFonts w:ascii="Arial" w:eastAsia="宋体" w:hAnsi="Arial" w:cs="Arial"/>
                <w:sz w:val="18"/>
                <w:lang w:eastAsia="zh-CN"/>
              </w:rPr>
              <w:t>MHz</w:t>
            </w:r>
          </w:p>
        </w:tc>
        <w:tc>
          <w:tcPr>
            <w:tcW w:w="317" w:type="dxa"/>
            <w:tcBorders>
              <w:top w:val="single" w:sz="4" w:space="0" w:color="auto"/>
              <w:left w:val="single" w:sz="4" w:space="0" w:color="auto"/>
              <w:bottom w:val="single" w:sz="4" w:space="0" w:color="auto"/>
              <w:right w:val="single" w:sz="4" w:space="0" w:color="auto"/>
            </w:tcBorders>
            <w:vAlign w:val="center"/>
          </w:tcPr>
          <w:p w14:paraId="6FE4D4B7" w14:textId="77777777" w:rsidR="00A8185D" w:rsidRDefault="00A8185D" w:rsidP="00232F35">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38C1704F" w14:textId="77777777" w:rsidR="00A8185D" w:rsidRPr="00050EB8" w:rsidRDefault="00A8185D" w:rsidP="00232F35">
            <w:pPr>
              <w:keepNext/>
              <w:keepLines/>
              <w:spacing w:after="0"/>
              <w:rPr>
                <w:rFonts w:ascii="Arial" w:hAnsi="Arial" w:cs="Arial"/>
                <w:color w:val="000000"/>
                <w:sz w:val="18"/>
                <w:lang w:eastAsia="zh-CN"/>
              </w:rPr>
            </w:pPr>
            <w:r>
              <w:rPr>
                <w:rFonts w:ascii="Arial" w:eastAsia="宋体" w:hAnsi="Arial" w:cs="Arial"/>
                <w:sz w:val="18"/>
                <w:lang w:eastAsia="zh-CN"/>
              </w:rPr>
              <w:t xml:space="preserve">758 </w:t>
            </w:r>
            <w:r w:rsidRPr="004B5957">
              <w:rPr>
                <w:rFonts w:ascii="Arial" w:eastAsia="宋体" w:hAnsi="Arial" w:cs="Arial"/>
                <w:sz w:val="18"/>
                <w:lang w:eastAsia="zh-CN"/>
              </w:rPr>
              <w:t>MHz</w:t>
            </w:r>
          </w:p>
        </w:tc>
        <w:tc>
          <w:tcPr>
            <w:tcW w:w="937" w:type="dxa"/>
            <w:tcBorders>
              <w:top w:val="single" w:sz="4" w:space="0" w:color="auto"/>
              <w:left w:val="single" w:sz="4" w:space="0" w:color="auto"/>
              <w:bottom w:val="single" w:sz="4" w:space="0" w:color="auto"/>
              <w:right w:val="single" w:sz="4" w:space="0" w:color="auto"/>
            </w:tcBorders>
            <w:vAlign w:val="center"/>
          </w:tcPr>
          <w:p w14:paraId="6FFE5C0A" w14:textId="77777777" w:rsidR="00A8185D" w:rsidRPr="00050EB8" w:rsidRDefault="00A8185D" w:rsidP="00232F35">
            <w:pPr>
              <w:keepNext/>
              <w:keepLines/>
              <w:spacing w:after="0"/>
              <w:jc w:val="center"/>
              <w:rPr>
                <w:rFonts w:ascii="Arial" w:hAnsi="Arial"/>
                <w:color w:val="000000"/>
                <w:sz w:val="18"/>
                <w:lang w:eastAsia="zh-CN"/>
              </w:rPr>
            </w:pPr>
            <w:r>
              <w:rPr>
                <w:rFonts w:ascii="Arial" w:hAnsi="Arial" w:cs="Arial"/>
                <w:sz w:val="18"/>
                <w:lang w:eastAsia="ja-JP"/>
              </w:rPr>
              <w:t>SDL</w:t>
            </w:r>
          </w:p>
        </w:tc>
      </w:tr>
      <w:tr w:rsidR="00A8185D" w14:paraId="77A82F17" w14:textId="77777777" w:rsidTr="00232F35">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4969EF" w14:textId="77777777" w:rsidR="00A8185D" w:rsidRPr="00050EB8" w:rsidRDefault="00A8185D" w:rsidP="00232F35">
            <w:pPr>
              <w:spacing w:after="0"/>
              <w:rPr>
                <w:rFonts w:ascii="Arial" w:hAnsi="Arial"/>
                <w:color w:val="000000"/>
                <w:sz w:val="18"/>
                <w:lang w:eastAsia="zh-CN"/>
              </w:rPr>
            </w:pPr>
          </w:p>
        </w:tc>
        <w:tc>
          <w:tcPr>
            <w:tcW w:w="953" w:type="dxa"/>
            <w:tcBorders>
              <w:top w:val="single" w:sz="4" w:space="0" w:color="auto"/>
              <w:left w:val="single" w:sz="4" w:space="0" w:color="auto"/>
              <w:bottom w:val="single" w:sz="4" w:space="0" w:color="auto"/>
              <w:right w:val="single" w:sz="4" w:space="0" w:color="auto"/>
            </w:tcBorders>
            <w:vAlign w:val="center"/>
            <w:hideMark/>
          </w:tcPr>
          <w:p w14:paraId="0571E1E0" w14:textId="77777777" w:rsidR="00A8185D" w:rsidRPr="00050EB8" w:rsidRDefault="00A8185D" w:rsidP="00232F35">
            <w:pPr>
              <w:keepNext/>
              <w:keepLines/>
              <w:spacing w:after="0"/>
              <w:jc w:val="center"/>
              <w:rPr>
                <w:rFonts w:ascii="Arial" w:hAnsi="Arial"/>
                <w:color w:val="000000"/>
                <w:sz w:val="18"/>
                <w:lang w:eastAsia="zh-CN"/>
              </w:rPr>
            </w:pPr>
            <w:r>
              <w:rPr>
                <w:rFonts w:ascii="Arial" w:eastAsia="宋体" w:hAnsi="Arial"/>
                <w:color w:val="000000"/>
                <w:sz w:val="18"/>
                <w:lang w:eastAsia="zh-CN"/>
              </w:rPr>
              <w:t>n78</w:t>
            </w:r>
          </w:p>
        </w:tc>
        <w:tc>
          <w:tcPr>
            <w:tcW w:w="1167" w:type="dxa"/>
            <w:tcBorders>
              <w:top w:val="single" w:sz="4" w:space="0" w:color="auto"/>
              <w:left w:val="single" w:sz="4" w:space="0" w:color="auto"/>
              <w:bottom w:val="single" w:sz="4" w:space="0" w:color="auto"/>
              <w:right w:val="single" w:sz="4" w:space="0" w:color="auto"/>
            </w:tcBorders>
            <w:hideMark/>
          </w:tcPr>
          <w:p w14:paraId="7CF2FF26" w14:textId="77777777" w:rsidR="00A8185D" w:rsidRPr="00050EB8" w:rsidRDefault="00A8185D" w:rsidP="00232F35">
            <w:pPr>
              <w:keepNext/>
              <w:keepLines/>
              <w:spacing w:after="0"/>
              <w:jc w:val="right"/>
              <w:rPr>
                <w:rFonts w:ascii="Arial" w:hAnsi="Arial" w:cs="Arial"/>
                <w:color w:val="000000"/>
                <w:sz w:val="18"/>
                <w:lang w:eastAsia="zh-CN"/>
              </w:rPr>
            </w:pPr>
            <w:r>
              <w:rPr>
                <w:rFonts w:ascii="Arial" w:hAnsi="Arial" w:cs="Arial"/>
                <w:sz w:val="18"/>
                <w:lang w:val="en-US" w:eastAsia="zh-CN"/>
              </w:rPr>
              <w:t>3300 MHz</w:t>
            </w:r>
          </w:p>
        </w:tc>
        <w:tc>
          <w:tcPr>
            <w:tcW w:w="617" w:type="dxa"/>
            <w:tcBorders>
              <w:top w:val="single" w:sz="4" w:space="0" w:color="auto"/>
              <w:left w:val="single" w:sz="4" w:space="0" w:color="auto"/>
              <w:bottom w:val="single" w:sz="4" w:space="0" w:color="auto"/>
              <w:right w:val="single" w:sz="4" w:space="0" w:color="auto"/>
            </w:tcBorders>
            <w:hideMark/>
          </w:tcPr>
          <w:p w14:paraId="11335E87" w14:textId="77777777" w:rsidR="00A8185D" w:rsidRDefault="00A8185D" w:rsidP="00232F35">
            <w:pPr>
              <w:keepNext/>
              <w:keepLines/>
              <w:spacing w:after="0"/>
              <w:jc w:val="center"/>
              <w:rPr>
                <w:rFonts w:ascii="Arial" w:hAnsi="Arial" w:cs="Arial"/>
                <w:color w:val="000000"/>
                <w:sz w:val="18"/>
              </w:rPr>
            </w:pPr>
            <w:r>
              <w:rPr>
                <w:rFonts w:ascii="Arial" w:hAnsi="Arial" w:cs="Arial"/>
                <w:sz w:val="18"/>
                <w:lang w:val="en-US" w:eastAsia="zh-CN"/>
              </w:rPr>
              <w:t>–</w:t>
            </w:r>
          </w:p>
        </w:tc>
        <w:tc>
          <w:tcPr>
            <w:tcW w:w="1148" w:type="dxa"/>
            <w:tcBorders>
              <w:top w:val="single" w:sz="4" w:space="0" w:color="auto"/>
              <w:left w:val="single" w:sz="4" w:space="0" w:color="auto"/>
              <w:bottom w:val="single" w:sz="4" w:space="0" w:color="auto"/>
              <w:right w:val="single" w:sz="4" w:space="0" w:color="auto"/>
            </w:tcBorders>
            <w:hideMark/>
          </w:tcPr>
          <w:p w14:paraId="7ABE0F1F" w14:textId="77777777" w:rsidR="00A8185D" w:rsidRPr="00050EB8" w:rsidRDefault="00A8185D" w:rsidP="00232F35">
            <w:pPr>
              <w:keepNext/>
              <w:keepLines/>
              <w:spacing w:after="0"/>
              <w:rPr>
                <w:rFonts w:ascii="Arial" w:hAnsi="Arial" w:cs="Arial"/>
                <w:color w:val="000000"/>
                <w:sz w:val="18"/>
                <w:lang w:eastAsia="zh-CN"/>
              </w:rPr>
            </w:pPr>
            <w:r>
              <w:rPr>
                <w:rFonts w:ascii="Arial" w:hAnsi="Arial" w:cs="Arial"/>
                <w:sz w:val="18"/>
                <w:lang w:val="en-US" w:eastAsia="zh-CN"/>
              </w:rPr>
              <w:t>3800 MHz</w:t>
            </w:r>
          </w:p>
        </w:tc>
        <w:tc>
          <w:tcPr>
            <w:tcW w:w="1210" w:type="dxa"/>
            <w:tcBorders>
              <w:top w:val="single" w:sz="4" w:space="0" w:color="auto"/>
              <w:left w:val="single" w:sz="4" w:space="0" w:color="auto"/>
              <w:bottom w:val="single" w:sz="4" w:space="0" w:color="auto"/>
              <w:right w:val="single" w:sz="4" w:space="0" w:color="auto"/>
            </w:tcBorders>
            <w:hideMark/>
          </w:tcPr>
          <w:p w14:paraId="68570D4C" w14:textId="77777777" w:rsidR="00A8185D" w:rsidRPr="00050EB8" w:rsidRDefault="00A8185D" w:rsidP="00232F35">
            <w:pPr>
              <w:keepNext/>
              <w:keepLines/>
              <w:spacing w:after="0"/>
              <w:jc w:val="right"/>
              <w:rPr>
                <w:rFonts w:ascii="Arial" w:hAnsi="Arial" w:cs="Arial"/>
                <w:color w:val="000000"/>
                <w:sz w:val="18"/>
                <w:lang w:eastAsia="zh-CN"/>
              </w:rPr>
            </w:pPr>
            <w:r>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hideMark/>
          </w:tcPr>
          <w:p w14:paraId="6EA61252" w14:textId="77777777" w:rsidR="00A8185D" w:rsidRDefault="00A8185D" w:rsidP="00232F35">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7419BB56" w14:textId="77777777" w:rsidR="00A8185D" w:rsidRPr="00050EB8" w:rsidRDefault="00A8185D" w:rsidP="00232F35">
            <w:pPr>
              <w:keepNext/>
              <w:keepLines/>
              <w:spacing w:after="0"/>
              <w:rPr>
                <w:rFonts w:ascii="Arial" w:hAnsi="Arial" w:cs="Arial"/>
                <w:color w:val="000000"/>
                <w:sz w:val="18"/>
                <w:lang w:eastAsia="zh-CN"/>
              </w:rPr>
            </w:pPr>
            <w:r>
              <w:rPr>
                <w:rFonts w:ascii="Arial" w:hAnsi="Arial" w:cs="Arial"/>
                <w:sz w:val="18"/>
                <w:lang w:val="en-US" w:eastAsia="zh-CN"/>
              </w:rPr>
              <w:t>3800 MHz</w:t>
            </w:r>
          </w:p>
        </w:tc>
        <w:tc>
          <w:tcPr>
            <w:tcW w:w="937" w:type="dxa"/>
            <w:tcBorders>
              <w:top w:val="single" w:sz="4" w:space="0" w:color="auto"/>
              <w:left w:val="single" w:sz="4" w:space="0" w:color="auto"/>
              <w:bottom w:val="single" w:sz="4" w:space="0" w:color="auto"/>
              <w:right w:val="single" w:sz="4" w:space="0" w:color="auto"/>
            </w:tcBorders>
            <w:vAlign w:val="center"/>
            <w:hideMark/>
          </w:tcPr>
          <w:p w14:paraId="1A34D3A5" w14:textId="77777777" w:rsidR="00A8185D" w:rsidRPr="00050EB8" w:rsidRDefault="00A8185D" w:rsidP="00232F35">
            <w:pPr>
              <w:keepNext/>
              <w:keepLines/>
              <w:spacing w:after="0"/>
              <w:jc w:val="center"/>
              <w:rPr>
                <w:rFonts w:ascii="Arial" w:hAnsi="Arial" w:cs="Arial"/>
                <w:color w:val="000000"/>
                <w:sz w:val="18"/>
                <w:szCs w:val="18"/>
                <w:lang w:eastAsia="zh-CN"/>
              </w:rPr>
            </w:pPr>
            <w:r>
              <w:rPr>
                <w:rFonts w:ascii="Arial" w:hAnsi="Arial" w:cs="Arial"/>
                <w:sz w:val="18"/>
                <w:lang w:eastAsia="ja-JP"/>
              </w:rPr>
              <w:t>TDD</w:t>
            </w:r>
          </w:p>
        </w:tc>
      </w:tr>
    </w:tbl>
    <w:p w14:paraId="0A237082" w14:textId="77777777" w:rsidR="00A8185D" w:rsidRDefault="00A8185D" w:rsidP="00A8185D">
      <w:pPr>
        <w:rPr>
          <w:lang w:eastAsia="ko-KR"/>
        </w:rPr>
      </w:pPr>
    </w:p>
    <w:p w14:paraId="0C9FD51D" w14:textId="42ECBBC6" w:rsidR="00A8185D" w:rsidRDefault="00A8185D" w:rsidP="00A8185D">
      <w:pPr>
        <w:pStyle w:val="41"/>
      </w:pPr>
      <w:bookmarkStart w:id="360" w:name="_Toc136288345"/>
      <w:r>
        <w:rPr>
          <w:rFonts w:hint="eastAsia"/>
        </w:rPr>
        <w:lastRenderedPageBreak/>
        <w:t>5.34.</w:t>
      </w:r>
      <w:r>
        <w:t>1.2</w:t>
      </w:r>
      <w:r>
        <w:tab/>
        <w:t xml:space="preserve">Channel bandwidths per operating band for </w:t>
      </w:r>
      <w:r>
        <w:rPr>
          <w:rFonts w:hint="eastAsia"/>
        </w:rPr>
        <w:t>CA</w:t>
      </w:r>
      <w:bookmarkEnd w:id="360"/>
    </w:p>
    <w:p w14:paraId="6ABF819D" w14:textId="7D2CBD4E" w:rsidR="00A8185D" w:rsidRDefault="00A8185D" w:rsidP="00A8185D">
      <w:pPr>
        <w:pStyle w:val="TH"/>
        <w:rPr>
          <w:rFonts w:cs="Arial"/>
        </w:rPr>
      </w:pPr>
      <w:r>
        <w:rPr>
          <w:rFonts w:cs="Arial"/>
        </w:rPr>
        <w:t>Table 5.34.1.2-1: Supported bandwidths per CA band combination of band n3-n67-n78</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A8185D" w14:paraId="5EF0937A" w14:textId="77777777" w:rsidTr="00232F35">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4FDC5A32" w14:textId="77777777" w:rsidR="00A8185D" w:rsidRDefault="00A8185D" w:rsidP="00232F35">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537D1B29" w14:textId="77777777" w:rsidR="00A8185D" w:rsidRDefault="00A8185D" w:rsidP="00232F35">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0187DC6C" w14:textId="77777777" w:rsidR="00A8185D" w:rsidRDefault="00A8185D" w:rsidP="00232F35">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41FDD9F" w14:textId="77777777" w:rsidR="00A8185D" w:rsidRDefault="00A8185D" w:rsidP="00232F35">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6585F40D" w14:textId="77777777" w:rsidR="00A8185D" w:rsidRDefault="00A8185D" w:rsidP="00232F35">
            <w:pPr>
              <w:pStyle w:val="TAH"/>
              <w:overflowPunct w:val="0"/>
              <w:autoSpaceDE w:val="0"/>
              <w:autoSpaceDN w:val="0"/>
              <w:adjustRightInd w:val="0"/>
              <w:rPr>
                <w:lang w:eastAsia="zh-CN"/>
              </w:rPr>
            </w:pPr>
            <w:r>
              <w:t>Bandwidth combination set</w:t>
            </w:r>
          </w:p>
        </w:tc>
      </w:tr>
      <w:tr w:rsidR="00A8185D" w14:paraId="6FE5A210" w14:textId="77777777" w:rsidTr="00232F3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5699B8" w14:textId="77777777" w:rsidR="00A8185D" w:rsidRDefault="00A8185D" w:rsidP="00232F35">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w:t>
            </w:r>
            <w:r>
              <w:rPr>
                <w:lang w:eastAsia="zh-CN"/>
              </w:rPr>
              <w:t>3</w:t>
            </w:r>
            <w:r>
              <w:rPr>
                <w:lang w:val="sv-SE"/>
              </w:rPr>
              <w:t>A-</w:t>
            </w:r>
            <w:r>
              <w:rPr>
                <w:rFonts w:hint="eastAsia"/>
                <w:lang w:eastAsia="zh-CN"/>
              </w:rPr>
              <w:t>n</w:t>
            </w:r>
            <w:r>
              <w:rPr>
                <w:lang w:eastAsia="zh-CN"/>
              </w:rPr>
              <w:t>67</w:t>
            </w:r>
            <w:r>
              <w:rPr>
                <w:lang w:val="sv-SE"/>
              </w:rPr>
              <w:t>A</w:t>
            </w:r>
            <w:r>
              <w:rPr>
                <w:rFonts w:eastAsia="宋体" w:hint="eastAsia"/>
                <w:lang w:eastAsia="zh-CN"/>
              </w:rPr>
              <w:t>-n</w:t>
            </w:r>
            <w:r>
              <w:rPr>
                <w:rFonts w:eastAsia="宋体"/>
                <w:lang w:eastAsia="zh-CN"/>
              </w:rPr>
              <w:t>78</w:t>
            </w:r>
            <w:r>
              <w:rPr>
                <w:rFonts w:eastAsia="宋体" w:hint="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53FEFC" w14:textId="77777777" w:rsidR="00A8185D" w:rsidRDefault="00A8185D" w:rsidP="00232F35">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w:t>
            </w:r>
            <w:r>
              <w:rPr>
                <w:lang w:eastAsia="zh-CN"/>
              </w:rPr>
              <w:t>3</w:t>
            </w:r>
            <w:r w:rsidRPr="0088126C">
              <w:rPr>
                <w:lang w:val="en-US"/>
              </w:rPr>
              <w:t>A-</w:t>
            </w:r>
            <w:r>
              <w:rPr>
                <w:rFonts w:hint="eastAsia"/>
                <w:lang w:eastAsia="zh-CN"/>
              </w:rPr>
              <w:t>n</w:t>
            </w:r>
            <w:r>
              <w:rPr>
                <w:lang w:eastAsia="zh-CN"/>
              </w:rPr>
              <w:t>78</w:t>
            </w:r>
            <w:r w:rsidRPr="0088126C">
              <w:rPr>
                <w:lang w:val="en-US"/>
              </w:rPr>
              <w:t>A</w:t>
            </w:r>
          </w:p>
        </w:tc>
        <w:tc>
          <w:tcPr>
            <w:tcW w:w="730" w:type="dxa"/>
            <w:tcBorders>
              <w:left w:val="single" w:sz="4" w:space="0" w:color="auto"/>
              <w:right w:val="single" w:sz="4" w:space="0" w:color="auto"/>
            </w:tcBorders>
            <w:vAlign w:val="center"/>
          </w:tcPr>
          <w:p w14:paraId="1069ECE8" w14:textId="77777777" w:rsidR="00A8185D" w:rsidRDefault="00A8185D" w:rsidP="00232F35">
            <w:pPr>
              <w:pStyle w:val="TAC"/>
              <w:overflowPunct w:val="0"/>
              <w:autoSpaceDE w:val="0"/>
              <w:autoSpaceDN w:val="0"/>
              <w:adjustRightInd w:val="0"/>
              <w:rPr>
                <w:lang w:eastAsia="zh-CN"/>
              </w:rPr>
            </w:pPr>
            <w:r>
              <w:rPr>
                <w:rFonts w:hint="eastAsia"/>
                <w:lang w:eastAsia="zh-CN"/>
              </w:rPr>
              <w:t>n</w:t>
            </w:r>
            <w:r>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AB22E5D" w14:textId="77777777" w:rsidR="00A8185D" w:rsidRDefault="00A8185D" w:rsidP="00232F35">
            <w:pPr>
              <w:pStyle w:val="TAC"/>
            </w:pPr>
            <w:r>
              <w:t xml:space="preserve">5, </w:t>
            </w:r>
            <w:r>
              <w:rPr>
                <w:rFonts w:hint="eastAsia"/>
              </w:rPr>
              <w:t>1</w:t>
            </w:r>
            <w:r>
              <w:t>0, 15, 20, 25, 30, 40</w:t>
            </w:r>
          </w:p>
        </w:tc>
        <w:tc>
          <w:tcPr>
            <w:tcW w:w="1360" w:type="dxa"/>
            <w:tcBorders>
              <w:left w:val="single" w:sz="4" w:space="0" w:color="auto"/>
              <w:bottom w:val="nil"/>
              <w:right w:val="single" w:sz="4" w:space="0" w:color="auto"/>
            </w:tcBorders>
            <w:shd w:val="clear" w:color="auto" w:fill="auto"/>
            <w:vAlign w:val="center"/>
          </w:tcPr>
          <w:p w14:paraId="30A97476" w14:textId="77777777" w:rsidR="00A8185D" w:rsidRDefault="00A8185D" w:rsidP="00232F35">
            <w:pPr>
              <w:pStyle w:val="TAC"/>
              <w:overflowPunct w:val="0"/>
              <w:autoSpaceDE w:val="0"/>
              <w:autoSpaceDN w:val="0"/>
              <w:adjustRightInd w:val="0"/>
              <w:rPr>
                <w:lang w:eastAsia="zh-CN"/>
              </w:rPr>
            </w:pPr>
            <w:r>
              <w:rPr>
                <w:rFonts w:hint="eastAsia"/>
                <w:lang w:eastAsia="zh-CN"/>
              </w:rPr>
              <w:t>0</w:t>
            </w:r>
          </w:p>
        </w:tc>
      </w:tr>
      <w:tr w:rsidR="00A8185D" w14:paraId="42AA13A4" w14:textId="77777777" w:rsidTr="00232F35">
        <w:trPr>
          <w:trHeight w:val="187"/>
        </w:trPr>
        <w:tc>
          <w:tcPr>
            <w:tcW w:w="1983" w:type="dxa"/>
            <w:tcBorders>
              <w:top w:val="nil"/>
              <w:left w:val="single" w:sz="4" w:space="0" w:color="auto"/>
              <w:bottom w:val="nil"/>
              <w:right w:val="single" w:sz="4" w:space="0" w:color="auto"/>
            </w:tcBorders>
            <w:shd w:val="clear" w:color="auto" w:fill="auto"/>
            <w:vAlign w:val="center"/>
          </w:tcPr>
          <w:p w14:paraId="57873FCA" w14:textId="77777777" w:rsidR="00A8185D" w:rsidRDefault="00A8185D" w:rsidP="00232F35">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AA70B82" w14:textId="77777777" w:rsidR="00A8185D" w:rsidRDefault="00A8185D" w:rsidP="00232F35">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75718657" w14:textId="77777777" w:rsidR="00A8185D" w:rsidRDefault="00A8185D" w:rsidP="00232F35">
            <w:pPr>
              <w:pStyle w:val="TAC"/>
              <w:overflowPunct w:val="0"/>
              <w:autoSpaceDE w:val="0"/>
              <w:autoSpaceDN w:val="0"/>
              <w:adjustRightInd w:val="0"/>
              <w:rPr>
                <w:lang w:eastAsia="zh-CN"/>
              </w:rPr>
            </w:pPr>
            <w:r>
              <w:rPr>
                <w:rFonts w:hint="eastAsia"/>
                <w:lang w:eastAsia="zh-CN"/>
              </w:rPr>
              <w:t>n</w:t>
            </w:r>
            <w:r>
              <w:rPr>
                <w:lang w:eastAsia="zh-CN"/>
              </w:rPr>
              <w:t>67</w:t>
            </w:r>
          </w:p>
        </w:tc>
        <w:tc>
          <w:tcPr>
            <w:tcW w:w="4081" w:type="dxa"/>
            <w:tcBorders>
              <w:top w:val="single" w:sz="4" w:space="0" w:color="auto"/>
              <w:left w:val="single" w:sz="4" w:space="0" w:color="auto"/>
              <w:bottom w:val="single" w:sz="4" w:space="0" w:color="auto"/>
              <w:right w:val="single" w:sz="4" w:space="0" w:color="auto"/>
            </w:tcBorders>
            <w:vAlign w:val="center"/>
          </w:tcPr>
          <w:p w14:paraId="1F3BAB39" w14:textId="77777777" w:rsidR="00A8185D" w:rsidRDefault="00A8185D" w:rsidP="00232F35">
            <w:pPr>
              <w:pStyle w:val="TAC"/>
            </w:pPr>
            <w:r>
              <w:t xml:space="preserve">5, </w:t>
            </w:r>
            <w:r>
              <w:rPr>
                <w:rFonts w:hint="eastAsia"/>
              </w:rPr>
              <w:t>1</w:t>
            </w:r>
            <w:r>
              <w:t>0, 15, 20</w:t>
            </w:r>
          </w:p>
        </w:tc>
        <w:tc>
          <w:tcPr>
            <w:tcW w:w="1360" w:type="dxa"/>
            <w:tcBorders>
              <w:top w:val="nil"/>
              <w:left w:val="single" w:sz="4" w:space="0" w:color="auto"/>
              <w:bottom w:val="nil"/>
              <w:right w:val="single" w:sz="4" w:space="0" w:color="auto"/>
            </w:tcBorders>
            <w:shd w:val="clear" w:color="auto" w:fill="auto"/>
            <w:vAlign w:val="center"/>
          </w:tcPr>
          <w:p w14:paraId="4F2467AC" w14:textId="77777777" w:rsidR="00A8185D" w:rsidRDefault="00A8185D" w:rsidP="00232F35">
            <w:pPr>
              <w:pStyle w:val="TAC"/>
              <w:overflowPunct w:val="0"/>
              <w:autoSpaceDE w:val="0"/>
              <w:autoSpaceDN w:val="0"/>
              <w:adjustRightInd w:val="0"/>
              <w:rPr>
                <w:lang w:eastAsia="zh-CN"/>
              </w:rPr>
            </w:pPr>
          </w:p>
        </w:tc>
      </w:tr>
      <w:tr w:rsidR="00A8185D" w14:paraId="3BBFE47F" w14:textId="77777777" w:rsidTr="00232F3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C05279" w14:textId="77777777" w:rsidR="00A8185D" w:rsidRDefault="00A8185D" w:rsidP="00232F35">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28A1E8" w14:textId="77777777" w:rsidR="00A8185D" w:rsidRDefault="00A8185D" w:rsidP="00232F35">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23D812BB" w14:textId="77777777" w:rsidR="00A8185D" w:rsidRDefault="00A8185D" w:rsidP="00232F35">
            <w:pPr>
              <w:pStyle w:val="TAC"/>
              <w:overflowPunct w:val="0"/>
              <w:autoSpaceDE w:val="0"/>
              <w:autoSpaceDN w:val="0"/>
              <w:adjustRightInd w:val="0"/>
              <w:rPr>
                <w:lang w:eastAsia="zh-CN"/>
              </w:rPr>
            </w:pPr>
            <w:r>
              <w:rPr>
                <w:rFonts w:hint="eastAsia"/>
                <w:lang w:eastAsia="zh-CN"/>
              </w:rPr>
              <w:t>n</w:t>
            </w:r>
            <w:r>
              <w:rPr>
                <w:lang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3353546B" w14:textId="77777777" w:rsidR="00A8185D" w:rsidRPr="00C85666" w:rsidRDefault="00A8185D" w:rsidP="00232F35">
            <w:pPr>
              <w:pStyle w:val="TAC"/>
              <w:rPr>
                <w:rFonts w:eastAsia="宋体"/>
                <w:lang w:eastAsia="zh-CN" w:bidi="ar"/>
              </w:rPr>
            </w:pPr>
            <w:r>
              <w:rPr>
                <w:rFonts w:hint="eastAsia"/>
              </w:rPr>
              <w:t>1</w:t>
            </w:r>
            <w:r>
              <w:t>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DA6776" w14:textId="77777777" w:rsidR="00A8185D" w:rsidRDefault="00A8185D" w:rsidP="00232F35">
            <w:pPr>
              <w:pStyle w:val="TAC"/>
              <w:overflowPunct w:val="0"/>
              <w:autoSpaceDE w:val="0"/>
              <w:autoSpaceDN w:val="0"/>
              <w:adjustRightInd w:val="0"/>
              <w:rPr>
                <w:lang w:eastAsia="zh-CN"/>
              </w:rPr>
            </w:pPr>
          </w:p>
        </w:tc>
      </w:tr>
      <w:tr w:rsidR="00A8185D" w14:paraId="4EF5E6DD" w14:textId="77777777" w:rsidTr="00232F3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ADB2AE" w14:textId="77777777" w:rsidR="00A8185D" w:rsidRDefault="00A8185D" w:rsidP="00232F35">
            <w:pPr>
              <w:pStyle w:val="TAC"/>
              <w:overflowPunct w:val="0"/>
              <w:autoSpaceDE w:val="0"/>
              <w:autoSpaceDN w:val="0"/>
              <w:adjustRightInd w:val="0"/>
              <w:rPr>
                <w:lang w:eastAsia="zh-CN"/>
              </w:rPr>
            </w:pPr>
            <w:r>
              <w:rPr>
                <w:rFonts w:hint="eastAsia"/>
                <w:lang w:eastAsia="zh-CN"/>
              </w:rPr>
              <w:t>CA</w:t>
            </w:r>
            <w:r>
              <w:t>_</w:t>
            </w:r>
            <w:r>
              <w:rPr>
                <w:rFonts w:hint="eastAsia"/>
                <w:lang w:eastAsia="zh-CN"/>
              </w:rPr>
              <w:t>n</w:t>
            </w:r>
            <w:r>
              <w:rPr>
                <w:lang w:eastAsia="zh-CN"/>
              </w:rPr>
              <w:t>3</w:t>
            </w:r>
            <w:r>
              <w:rPr>
                <w:lang w:val="sv-SE"/>
              </w:rPr>
              <w:t>A-</w:t>
            </w:r>
            <w:r>
              <w:rPr>
                <w:rFonts w:hint="eastAsia"/>
                <w:lang w:eastAsia="zh-CN"/>
              </w:rPr>
              <w:t>n</w:t>
            </w:r>
            <w:r>
              <w:rPr>
                <w:lang w:eastAsia="zh-CN"/>
              </w:rPr>
              <w:t>67</w:t>
            </w:r>
            <w:r>
              <w:rPr>
                <w:lang w:val="sv-SE"/>
              </w:rPr>
              <w:t>A</w:t>
            </w:r>
            <w:r>
              <w:rPr>
                <w:rFonts w:eastAsia="宋体" w:hint="eastAsia"/>
                <w:lang w:eastAsia="zh-CN"/>
              </w:rPr>
              <w:t>-n</w:t>
            </w:r>
            <w:r>
              <w:rPr>
                <w:rFonts w:eastAsia="宋体"/>
                <w:lang w:eastAsia="zh-CN"/>
              </w:rPr>
              <w:t>78(2</w:t>
            </w:r>
            <w:r>
              <w:rPr>
                <w:rFonts w:eastAsia="宋体" w:hint="eastAsia"/>
                <w:lang w:eastAsia="zh-CN"/>
              </w:rPr>
              <w:t>A</w:t>
            </w:r>
            <w:r>
              <w:rPr>
                <w:rFonts w:eastAsia="宋体"/>
                <w:lang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AC8F2E" w14:textId="77777777" w:rsidR="00A8185D" w:rsidRDefault="00A8185D" w:rsidP="00232F35">
            <w:pPr>
              <w:pStyle w:val="TAC"/>
              <w:overflowPunct w:val="0"/>
              <w:autoSpaceDE w:val="0"/>
              <w:autoSpaceDN w:val="0"/>
              <w:adjustRightInd w:val="0"/>
              <w:rPr>
                <w:lang w:eastAsia="zh-CN"/>
              </w:rPr>
            </w:pPr>
            <w:r>
              <w:rPr>
                <w:lang w:eastAsia="zh-CN"/>
              </w:rPr>
              <w:t>CA_n78(2A)</w:t>
            </w:r>
          </w:p>
          <w:p w14:paraId="33FDCCFA" w14:textId="77777777" w:rsidR="00A8185D" w:rsidRDefault="00A8185D" w:rsidP="00232F35">
            <w:pPr>
              <w:pStyle w:val="TAC"/>
              <w:overflowPunct w:val="0"/>
              <w:autoSpaceDE w:val="0"/>
              <w:autoSpaceDN w:val="0"/>
              <w:adjustRightInd w:val="0"/>
              <w:rPr>
                <w:lang w:eastAsia="zh-CN"/>
              </w:rPr>
            </w:pPr>
            <w:r>
              <w:rPr>
                <w:rFonts w:hint="eastAsia"/>
                <w:lang w:eastAsia="zh-CN"/>
              </w:rPr>
              <w:t>CA</w:t>
            </w:r>
            <w:r>
              <w:t>_</w:t>
            </w:r>
            <w:r>
              <w:rPr>
                <w:rFonts w:hint="eastAsia"/>
                <w:lang w:eastAsia="zh-CN"/>
              </w:rPr>
              <w:t>n</w:t>
            </w:r>
            <w:r>
              <w:rPr>
                <w:lang w:eastAsia="zh-CN"/>
              </w:rPr>
              <w:t>3</w:t>
            </w:r>
            <w:r w:rsidRPr="0088126C">
              <w:rPr>
                <w:lang w:val="en-US"/>
              </w:rPr>
              <w:t>A-</w:t>
            </w:r>
            <w:r>
              <w:rPr>
                <w:rFonts w:hint="eastAsia"/>
                <w:lang w:eastAsia="zh-CN"/>
              </w:rPr>
              <w:t>n</w:t>
            </w:r>
            <w:r>
              <w:rPr>
                <w:lang w:eastAsia="zh-CN"/>
              </w:rPr>
              <w:t>78</w:t>
            </w:r>
            <w:r w:rsidRPr="0088126C">
              <w:rPr>
                <w:lang w:val="en-US"/>
              </w:rPr>
              <w:t>A</w:t>
            </w:r>
          </w:p>
        </w:tc>
        <w:tc>
          <w:tcPr>
            <w:tcW w:w="730" w:type="dxa"/>
            <w:tcBorders>
              <w:left w:val="single" w:sz="4" w:space="0" w:color="auto"/>
              <w:right w:val="single" w:sz="4" w:space="0" w:color="auto"/>
            </w:tcBorders>
            <w:vAlign w:val="center"/>
          </w:tcPr>
          <w:p w14:paraId="2AAD5090" w14:textId="77777777" w:rsidR="00A8185D" w:rsidRDefault="00A8185D" w:rsidP="00232F35">
            <w:pPr>
              <w:pStyle w:val="TAC"/>
              <w:overflowPunct w:val="0"/>
              <w:autoSpaceDE w:val="0"/>
              <w:autoSpaceDN w:val="0"/>
              <w:adjustRightInd w:val="0"/>
              <w:rPr>
                <w:lang w:eastAsia="zh-CN"/>
              </w:rPr>
            </w:pPr>
            <w:r>
              <w:rPr>
                <w:rFonts w:hint="eastAsia"/>
                <w:lang w:eastAsia="zh-CN"/>
              </w:rPr>
              <w:t>n</w:t>
            </w:r>
            <w:r>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5F87190" w14:textId="77777777" w:rsidR="00A8185D" w:rsidRDefault="00A8185D" w:rsidP="00232F35">
            <w:pPr>
              <w:pStyle w:val="TAC"/>
            </w:pPr>
            <w:r>
              <w:t xml:space="preserve">5, </w:t>
            </w:r>
            <w:r>
              <w:rPr>
                <w:rFonts w:hint="eastAsia"/>
              </w:rPr>
              <w:t>1</w:t>
            </w:r>
            <w:r>
              <w:t>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298591" w14:textId="77777777" w:rsidR="00A8185D" w:rsidRDefault="00A8185D" w:rsidP="00232F35">
            <w:pPr>
              <w:pStyle w:val="TAC"/>
              <w:overflowPunct w:val="0"/>
              <w:autoSpaceDE w:val="0"/>
              <w:autoSpaceDN w:val="0"/>
              <w:adjustRightInd w:val="0"/>
              <w:rPr>
                <w:lang w:eastAsia="zh-CN"/>
              </w:rPr>
            </w:pPr>
            <w:r>
              <w:rPr>
                <w:rFonts w:hint="eastAsia"/>
                <w:lang w:eastAsia="zh-CN"/>
              </w:rPr>
              <w:t>0</w:t>
            </w:r>
          </w:p>
        </w:tc>
      </w:tr>
      <w:tr w:rsidR="00A8185D" w14:paraId="1DE808B3" w14:textId="77777777" w:rsidTr="00232F35">
        <w:trPr>
          <w:trHeight w:val="187"/>
        </w:trPr>
        <w:tc>
          <w:tcPr>
            <w:tcW w:w="1983" w:type="dxa"/>
            <w:tcBorders>
              <w:top w:val="nil"/>
              <w:left w:val="single" w:sz="4" w:space="0" w:color="auto"/>
              <w:bottom w:val="nil"/>
              <w:right w:val="single" w:sz="4" w:space="0" w:color="auto"/>
            </w:tcBorders>
            <w:shd w:val="clear" w:color="auto" w:fill="auto"/>
            <w:vAlign w:val="center"/>
          </w:tcPr>
          <w:p w14:paraId="4AA6884C" w14:textId="77777777" w:rsidR="00A8185D" w:rsidRDefault="00A8185D" w:rsidP="00232F35">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1C7A78B" w14:textId="77777777" w:rsidR="00A8185D" w:rsidRDefault="00A8185D" w:rsidP="00232F35">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13737AD5" w14:textId="77777777" w:rsidR="00A8185D" w:rsidRDefault="00A8185D" w:rsidP="00232F35">
            <w:pPr>
              <w:pStyle w:val="TAC"/>
              <w:overflowPunct w:val="0"/>
              <w:autoSpaceDE w:val="0"/>
              <w:autoSpaceDN w:val="0"/>
              <w:adjustRightInd w:val="0"/>
              <w:rPr>
                <w:lang w:eastAsia="zh-CN"/>
              </w:rPr>
            </w:pPr>
            <w:r>
              <w:rPr>
                <w:rFonts w:hint="eastAsia"/>
                <w:lang w:eastAsia="zh-CN"/>
              </w:rPr>
              <w:t>n</w:t>
            </w:r>
            <w:r>
              <w:rPr>
                <w:lang w:eastAsia="zh-CN"/>
              </w:rPr>
              <w:t>67</w:t>
            </w:r>
          </w:p>
        </w:tc>
        <w:tc>
          <w:tcPr>
            <w:tcW w:w="4081" w:type="dxa"/>
            <w:tcBorders>
              <w:top w:val="single" w:sz="4" w:space="0" w:color="auto"/>
              <w:left w:val="single" w:sz="4" w:space="0" w:color="auto"/>
              <w:bottom w:val="single" w:sz="4" w:space="0" w:color="auto"/>
              <w:right w:val="single" w:sz="4" w:space="0" w:color="auto"/>
            </w:tcBorders>
            <w:vAlign w:val="center"/>
          </w:tcPr>
          <w:p w14:paraId="503BF041" w14:textId="77777777" w:rsidR="00A8185D" w:rsidRDefault="00A8185D" w:rsidP="00232F35">
            <w:pPr>
              <w:pStyle w:val="TAC"/>
            </w:pPr>
            <w:r>
              <w:t xml:space="preserve">5, </w:t>
            </w:r>
            <w:r>
              <w:rPr>
                <w:rFonts w:hint="eastAsia"/>
              </w:rPr>
              <w:t>1</w:t>
            </w:r>
            <w:r>
              <w:t>0, 15, 20</w:t>
            </w:r>
          </w:p>
        </w:tc>
        <w:tc>
          <w:tcPr>
            <w:tcW w:w="1360" w:type="dxa"/>
            <w:tcBorders>
              <w:top w:val="nil"/>
              <w:left w:val="single" w:sz="4" w:space="0" w:color="auto"/>
              <w:bottom w:val="nil"/>
              <w:right w:val="single" w:sz="4" w:space="0" w:color="auto"/>
            </w:tcBorders>
            <w:shd w:val="clear" w:color="auto" w:fill="auto"/>
            <w:vAlign w:val="center"/>
          </w:tcPr>
          <w:p w14:paraId="267CD444" w14:textId="77777777" w:rsidR="00A8185D" w:rsidRDefault="00A8185D" w:rsidP="00232F35">
            <w:pPr>
              <w:pStyle w:val="TAC"/>
              <w:overflowPunct w:val="0"/>
              <w:autoSpaceDE w:val="0"/>
              <w:autoSpaceDN w:val="0"/>
              <w:adjustRightInd w:val="0"/>
              <w:rPr>
                <w:lang w:eastAsia="zh-CN"/>
              </w:rPr>
            </w:pPr>
          </w:p>
        </w:tc>
      </w:tr>
      <w:tr w:rsidR="00A8185D" w14:paraId="7531D7C6" w14:textId="77777777" w:rsidTr="00232F3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A28641" w14:textId="77777777" w:rsidR="00A8185D" w:rsidRDefault="00A8185D" w:rsidP="00232F35">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05538B" w14:textId="77777777" w:rsidR="00A8185D" w:rsidRDefault="00A8185D" w:rsidP="00232F35">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3662AC80" w14:textId="77777777" w:rsidR="00A8185D" w:rsidRDefault="00A8185D" w:rsidP="00232F35">
            <w:pPr>
              <w:pStyle w:val="TAC"/>
              <w:overflowPunct w:val="0"/>
              <w:autoSpaceDE w:val="0"/>
              <w:autoSpaceDN w:val="0"/>
              <w:adjustRightInd w:val="0"/>
              <w:rPr>
                <w:lang w:eastAsia="zh-CN"/>
              </w:rPr>
            </w:pPr>
            <w:r>
              <w:rPr>
                <w:rFonts w:hint="eastAsia"/>
                <w:lang w:eastAsia="zh-CN"/>
              </w:rPr>
              <w:t>n</w:t>
            </w:r>
            <w:r>
              <w:rPr>
                <w:lang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02807C67" w14:textId="77777777" w:rsidR="00A8185D" w:rsidRDefault="00A8185D" w:rsidP="00232F35">
            <w:pPr>
              <w:pStyle w:val="TAC"/>
            </w:pPr>
            <w: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311CFD" w14:textId="77777777" w:rsidR="00A8185D" w:rsidRDefault="00A8185D" w:rsidP="00232F35">
            <w:pPr>
              <w:pStyle w:val="TAC"/>
              <w:overflowPunct w:val="0"/>
              <w:autoSpaceDE w:val="0"/>
              <w:autoSpaceDN w:val="0"/>
              <w:adjustRightInd w:val="0"/>
              <w:rPr>
                <w:lang w:eastAsia="zh-CN"/>
              </w:rPr>
            </w:pPr>
          </w:p>
        </w:tc>
      </w:tr>
    </w:tbl>
    <w:p w14:paraId="142FAAD0" w14:textId="77777777" w:rsidR="00A8185D" w:rsidRDefault="00A8185D" w:rsidP="00A8185D">
      <w:pPr>
        <w:pStyle w:val="TH"/>
        <w:sectPr w:rsidR="00A8185D">
          <w:pgSz w:w="11906" w:h="16838"/>
          <w:pgMar w:top="567" w:right="1134" w:bottom="709" w:left="1134" w:header="720" w:footer="720" w:gutter="0"/>
          <w:cols w:space="720"/>
          <w:docGrid w:linePitch="272"/>
        </w:sectPr>
      </w:pPr>
    </w:p>
    <w:p w14:paraId="03B8A5FD" w14:textId="4EA52EA8" w:rsidR="00A8185D" w:rsidRDefault="00A8185D" w:rsidP="00A8185D">
      <w:pPr>
        <w:pStyle w:val="41"/>
      </w:pPr>
      <w:bookmarkStart w:id="361" w:name="_Toc136288346"/>
      <w:r>
        <w:rPr>
          <w:rFonts w:hint="eastAsia"/>
        </w:rPr>
        <w:lastRenderedPageBreak/>
        <w:t>5.34.</w:t>
      </w:r>
      <w:r>
        <w:t>1</w:t>
      </w:r>
      <w:r>
        <w:rPr>
          <w:rFonts w:hint="eastAsia"/>
        </w:rPr>
        <w:t>.3</w:t>
      </w:r>
      <w:r>
        <w:tab/>
      </w:r>
      <w:r w:rsidRPr="000469EC">
        <w:t>∆T</w:t>
      </w:r>
      <w:r w:rsidRPr="000469EC">
        <w:rPr>
          <w:vertAlign w:val="subscript"/>
        </w:rPr>
        <w:t>IB</w:t>
      </w:r>
      <w:r w:rsidRPr="000469EC">
        <w:rPr>
          <w:rFonts w:hint="eastAsia"/>
          <w:vertAlign w:val="subscript"/>
        </w:rPr>
        <w:t>,c</w:t>
      </w:r>
      <w:r w:rsidRPr="000469EC">
        <w:t xml:space="preserve"> and ∆R</w:t>
      </w:r>
      <w:r w:rsidRPr="000469EC">
        <w:rPr>
          <w:vertAlign w:val="subscript"/>
        </w:rPr>
        <w:t>IB</w:t>
      </w:r>
      <w:r w:rsidRPr="000469EC">
        <w:rPr>
          <w:rFonts w:hint="eastAsia"/>
          <w:vertAlign w:val="subscript"/>
        </w:rPr>
        <w:t>,c</w:t>
      </w:r>
      <w:r w:rsidRPr="000469EC">
        <w:t xml:space="preserve"> values</w:t>
      </w:r>
      <w:bookmarkEnd w:id="361"/>
    </w:p>
    <w:p w14:paraId="5DC485C5" w14:textId="77777777" w:rsidR="00A8185D" w:rsidRDefault="00A8185D" w:rsidP="00A8185D">
      <w:r>
        <w:t xml:space="preserve">For </w:t>
      </w:r>
      <w:r>
        <w:rPr>
          <w:lang w:eastAsia="zh-CN"/>
        </w:rPr>
        <w:t>CA_n3</w:t>
      </w:r>
      <w:r>
        <w:t>-n67</w:t>
      </w:r>
      <w:r>
        <w:rPr>
          <w:lang w:eastAsia="zh-CN"/>
        </w:rPr>
        <w:t>-</w:t>
      </w:r>
      <w:r>
        <w:rPr>
          <w:rFonts w:hint="eastAsia"/>
          <w:lang w:eastAsia="zh-CN"/>
        </w:rPr>
        <w:t>n</w:t>
      </w:r>
      <w:r>
        <w:rPr>
          <w:lang w:eastAsia="zh-CN"/>
        </w:rPr>
        <w:t>78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CA</w:t>
      </w:r>
      <w:r w:rsidRPr="00CC7DF2">
        <w:t>_</w:t>
      </w:r>
      <w:r>
        <w:t>n3</w:t>
      </w:r>
      <w:r w:rsidRPr="00CC7DF2">
        <w:t>-</w:t>
      </w:r>
      <w:r>
        <w:t>n28-</w:t>
      </w:r>
      <w:r w:rsidRPr="00CC7DF2">
        <w:t>n</w:t>
      </w:r>
      <w:r>
        <w:t>78 and are given in the tables below.</w:t>
      </w:r>
    </w:p>
    <w:p w14:paraId="574CAC82" w14:textId="33F4FDDB" w:rsidR="00A8185D" w:rsidRDefault="00A8185D" w:rsidP="00A8185D">
      <w:pPr>
        <w:pStyle w:val="TH"/>
        <w:rPr>
          <w:rFonts w:cs="Arial"/>
        </w:rPr>
      </w:pPr>
      <w:r>
        <w:rPr>
          <w:rFonts w:cs="Arial"/>
        </w:rPr>
        <w:t xml:space="preserve">Table </w:t>
      </w:r>
      <w:r>
        <w:rPr>
          <w:rFonts w:cs="Arial" w:hint="eastAsia"/>
        </w:rPr>
        <w:t>5.34</w:t>
      </w:r>
      <w:r>
        <w:rPr>
          <w:rFonts w:cs="Arial"/>
        </w:rPr>
        <w:t>.1.3-1: ΔT</w:t>
      </w:r>
      <w:r w:rsidRPr="000469EC">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A8185D" w14:paraId="0EB5A317" w14:textId="77777777" w:rsidTr="00232F35">
        <w:trPr>
          <w:jc w:val="center"/>
        </w:trPr>
        <w:tc>
          <w:tcPr>
            <w:tcW w:w="2336" w:type="dxa"/>
            <w:vMerge w:val="restart"/>
            <w:tcBorders>
              <w:top w:val="single" w:sz="4" w:space="0" w:color="auto"/>
              <w:left w:val="single" w:sz="4" w:space="0" w:color="auto"/>
              <w:right w:val="single" w:sz="4" w:space="0" w:color="auto"/>
            </w:tcBorders>
          </w:tcPr>
          <w:p w14:paraId="3382DE2E" w14:textId="77777777" w:rsidR="00A8185D" w:rsidRDefault="00A8185D" w:rsidP="00232F35">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E925437" w14:textId="77777777" w:rsidR="00A8185D" w:rsidRDefault="00A8185D" w:rsidP="00232F35">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A8185D" w14:paraId="0775BA60" w14:textId="77777777" w:rsidTr="00232F35">
        <w:trPr>
          <w:jc w:val="center"/>
        </w:trPr>
        <w:tc>
          <w:tcPr>
            <w:tcW w:w="2336" w:type="dxa"/>
            <w:vMerge/>
            <w:tcBorders>
              <w:left w:val="single" w:sz="4" w:space="0" w:color="auto"/>
              <w:bottom w:val="single" w:sz="4" w:space="0" w:color="auto"/>
              <w:right w:val="single" w:sz="4" w:space="0" w:color="auto"/>
            </w:tcBorders>
          </w:tcPr>
          <w:p w14:paraId="693E6C6A" w14:textId="77777777" w:rsidR="00A8185D" w:rsidRDefault="00A8185D" w:rsidP="00232F35">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AD20E27" w14:textId="77777777" w:rsidR="00A8185D" w:rsidRDefault="00A8185D" w:rsidP="00232F35">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A8185D" w14:paraId="3EF005E2" w14:textId="77777777" w:rsidTr="00232F3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A7B9DEF" w14:textId="77777777" w:rsidR="00A8185D" w:rsidRDefault="00A8185D" w:rsidP="00232F35">
            <w:pPr>
              <w:keepNext/>
              <w:keepLines/>
              <w:spacing w:after="0"/>
              <w:jc w:val="center"/>
              <w:rPr>
                <w:rFonts w:ascii="Arial" w:eastAsia="宋体"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n3</w:t>
            </w:r>
            <w:r>
              <w:rPr>
                <w:rFonts w:ascii="Arial" w:eastAsia="等线" w:hAnsi="Arial"/>
                <w:sz w:val="18"/>
                <w:lang w:val="sv-SE" w:eastAsia="ja-JP"/>
              </w:rPr>
              <w:t>-</w:t>
            </w:r>
            <w:r>
              <w:rPr>
                <w:rFonts w:ascii="Arial" w:eastAsia="等线" w:hAnsi="Arial"/>
                <w:sz w:val="18"/>
                <w:lang w:val="en-US" w:eastAsia="zh-CN"/>
              </w:rPr>
              <w:t>n67</w:t>
            </w:r>
            <w:r>
              <w:rPr>
                <w:rFonts w:ascii="Arial" w:eastAsia="等线" w:hAnsi="Arial"/>
                <w:sz w:val="18"/>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0366C859" w14:textId="77777777" w:rsidR="00A8185D" w:rsidRPr="00CC7DF2" w:rsidRDefault="00A8185D" w:rsidP="00232F35">
            <w:pPr>
              <w:keepNext/>
              <w:keepLines/>
              <w:spacing w:after="0"/>
              <w:jc w:val="center"/>
              <w:rPr>
                <w:rFonts w:ascii="Arial" w:eastAsia="等线" w:hAnsi="Arial"/>
                <w:sz w:val="18"/>
                <w:lang w:val="sv-SE" w:eastAsia="zh-CN"/>
              </w:rPr>
            </w:pPr>
            <w:r w:rsidRPr="00CC7DF2">
              <w:rPr>
                <w:rFonts w:ascii="Arial" w:eastAsia="等线" w:hAnsi="Arial"/>
                <w:sz w:val="18"/>
                <w:lang w:val="sv-SE"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920AEBD" w14:textId="77777777" w:rsidR="00A8185D" w:rsidRDefault="00A8185D" w:rsidP="00232F35">
            <w:pPr>
              <w:keepNext/>
              <w:keepLines/>
              <w:spacing w:after="0"/>
              <w:jc w:val="center"/>
              <w:rPr>
                <w:rFonts w:ascii="Arial" w:eastAsia="宋体" w:hAnsi="Arial"/>
                <w:sz w:val="18"/>
                <w:lang w:val="en-US" w:eastAsia="zh-CN"/>
              </w:rPr>
            </w:pPr>
            <w:r>
              <w:rPr>
                <w:rFonts w:cs="Arial"/>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15DC492D" w14:textId="77777777" w:rsidR="00A8185D" w:rsidRDefault="00A8185D" w:rsidP="00232F35">
            <w:pPr>
              <w:keepNext/>
              <w:keepLines/>
              <w:spacing w:after="0"/>
              <w:jc w:val="center"/>
              <w:rPr>
                <w:rFonts w:ascii="Arial" w:eastAsia="宋体" w:hAnsi="Arial"/>
                <w:sz w:val="18"/>
                <w:lang w:val="en-US" w:eastAsia="zh-CN"/>
              </w:rPr>
            </w:pPr>
            <w:r>
              <w:rPr>
                <w:rFonts w:cs="Arial"/>
              </w:rPr>
              <w:t>0.8</w:t>
            </w:r>
          </w:p>
        </w:tc>
      </w:tr>
      <w:tr w:rsidR="00A8185D" w14:paraId="7485DE79" w14:textId="77777777" w:rsidTr="00232F35">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191E9455" w14:textId="77777777" w:rsidR="00A8185D" w:rsidRPr="00901DE9" w:rsidRDefault="00A8185D" w:rsidP="00232F35">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452D4391" w14:textId="77777777" w:rsidR="00A8185D" w:rsidRDefault="00A8185D" w:rsidP="00232F35">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4EB4CF21" w14:textId="77777777" w:rsidR="00A8185D" w:rsidRDefault="00A8185D" w:rsidP="00A8185D">
      <w:pPr>
        <w:rPr>
          <w:lang w:eastAsia="ko-KR"/>
        </w:rPr>
      </w:pPr>
    </w:p>
    <w:p w14:paraId="097AF28B" w14:textId="53B2DC14" w:rsidR="00A8185D" w:rsidRDefault="00A8185D" w:rsidP="00A8185D">
      <w:pPr>
        <w:pStyle w:val="TH"/>
      </w:pPr>
      <w:r>
        <w:rPr>
          <w:rFonts w:cs="Arial"/>
        </w:rPr>
        <w:t>Table 5.34.1.3-2: ΔR</w:t>
      </w:r>
      <w:r w:rsidRPr="000469EC">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A8185D" w:rsidRPr="00F92868" w14:paraId="7882747C" w14:textId="77777777" w:rsidTr="00232F35">
        <w:trPr>
          <w:trHeight w:val="187"/>
          <w:jc w:val="center"/>
        </w:trPr>
        <w:tc>
          <w:tcPr>
            <w:tcW w:w="1594" w:type="dxa"/>
            <w:vMerge w:val="restart"/>
          </w:tcPr>
          <w:p w14:paraId="4CB771E5" w14:textId="77777777" w:rsidR="00A8185D" w:rsidRPr="00F92868" w:rsidRDefault="00A8185D" w:rsidP="00232F35">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34994F42" w14:textId="77777777" w:rsidR="00A8185D" w:rsidRPr="00F92868" w:rsidRDefault="00A8185D" w:rsidP="00232F35">
            <w:pPr>
              <w:keepNext/>
              <w:keepLines/>
              <w:spacing w:after="0"/>
              <w:jc w:val="center"/>
              <w:rPr>
                <w:rFonts w:ascii="Arial" w:eastAsia="等线" w:hAnsi="Arial"/>
                <w:b/>
                <w:sz w:val="18"/>
              </w:rPr>
            </w:pPr>
            <w:r w:rsidRPr="00901DE9">
              <w:rPr>
                <w:rFonts w:ascii="Arial" w:eastAsia="等线" w:hAnsi="Arial"/>
                <w:b/>
                <w:sz w:val="18"/>
              </w:rPr>
              <w:t>ΔR</w:t>
            </w:r>
            <w:r w:rsidRPr="00901DE9">
              <w:rPr>
                <w:rFonts w:ascii="Arial" w:eastAsia="等线" w:hAnsi="Arial"/>
                <w:b/>
                <w:sz w:val="18"/>
                <w:vertAlign w:val="subscript"/>
              </w:rPr>
              <w:t>IB,c</w:t>
            </w:r>
            <w:r w:rsidRPr="00901DE9">
              <w:rPr>
                <w:rFonts w:ascii="Arial" w:eastAsia="等线" w:hAnsi="Arial"/>
                <w:b/>
                <w:sz w:val="18"/>
              </w:rPr>
              <w:t xml:space="preserve"> for NR bands (dB)</w:t>
            </w:r>
            <w:r w:rsidRPr="00901DE9">
              <w:rPr>
                <w:rFonts w:ascii="Arial" w:eastAsia="等线" w:hAnsi="Arial"/>
                <w:b/>
                <w:sz w:val="18"/>
                <w:vertAlign w:val="superscript"/>
              </w:rPr>
              <w:t>9</w:t>
            </w:r>
          </w:p>
        </w:tc>
      </w:tr>
      <w:tr w:rsidR="00A8185D" w:rsidRPr="00F92868" w14:paraId="02BDF17E" w14:textId="77777777" w:rsidTr="00232F35">
        <w:trPr>
          <w:trHeight w:val="187"/>
          <w:jc w:val="center"/>
        </w:trPr>
        <w:tc>
          <w:tcPr>
            <w:tcW w:w="1594" w:type="dxa"/>
            <w:vMerge/>
            <w:tcBorders>
              <w:bottom w:val="single" w:sz="4" w:space="0" w:color="auto"/>
            </w:tcBorders>
          </w:tcPr>
          <w:p w14:paraId="3FBBAD43" w14:textId="77777777" w:rsidR="00A8185D" w:rsidRPr="00F92868" w:rsidRDefault="00A8185D" w:rsidP="00232F35">
            <w:pPr>
              <w:keepNext/>
              <w:keepLines/>
              <w:spacing w:after="0"/>
              <w:jc w:val="center"/>
              <w:rPr>
                <w:rFonts w:ascii="Arial" w:eastAsia="等线" w:hAnsi="Arial"/>
                <w:b/>
                <w:sz w:val="18"/>
              </w:rPr>
            </w:pPr>
          </w:p>
        </w:tc>
        <w:tc>
          <w:tcPr>
            <w:tcW w:w="5845" w:type="dxa"/>
            <w:gridSpan w:val="3"/>
            <w:vAlign w:val="center"/>
          </w:tcPr>
          <w:p w14:paraId="1DF2B2B1" w14:textId="77777777" w:rsidR="00A8185D" w:rsidRPr="00F92868" w:rsidRDefault="00A8185D" w:rsidP="00232F35">
            <w:pPr>
              <w:keepNext/>
              <w:keepLines/>
              <w:spacing w:after="0"/>
              <w:jc w:val="center"/>
              <w:rPr>
                <w:rFonts w:ascii="Arial" w:eastAsia="等线" w:hAnsi="Arial"/>
                <w:b/>
                <w:sz w:val="18"/>
              </w:rPr>
            </w:pPr>
            <w:r w:rsidRPr="00901DE9">
              <w:rPr>
                <w:rFonts w:ascii="Arial" w:eastAsia="等线" w:hAnsi="Arial"/>
                <w:b/>
                <w:sz w:val="18"/>
              </w:rPr>
              <w:t>Component band in order of bands in configuration</w:t>
            </w:r>
            <w:r w:rsidRPr="00901DE9">
              <w:rPr>
                <w:rFonts w:ascii="Arial" w:eastAsia="等线" w:hAnsi="Arial"/>
                <w:b/>
                <w:sz w:val="18"/>
                <w:vertAlign w:val="superscript"/>
              </w:rPr>
              <w:t>10</w:t>
            </w:r>
          </w:p>
        </w:tc>
      </w:tr>
      <w:tr w:rsidR="00A8185D" w:rsidRPr="00F92868" w14:paraId="323AC88C" w14:textId="77777777" w:rsidTr="00232F35">
        <w:trPr>
          <w:trHeight w:val="187"/>
          <w:jc w:val="center"/>
        </w:trPr>
        <w:tc>
          <w:tcPr>
            <w:tcW w:w="1594" w:type="dxa"/>
            <w:shd w:val="clear" w:color="auto" w:fill="auto"/>
          </w:tcPr>
          <w:p w14:paraId="4BE6234C" w14:textId="77777777" w:rsidR="00A8185D" w:rsidRPr="00F92868" w:rsidRDefault="00A8185D" w:rsidP="00232F35">
            <w:pPr>
              <w:keepNext/>
              <w:keepLines/>
              <w:spacing w:after="0"/>
              <w:jc w:val="center"/>
              <w:rPr>
                <w:rFonts w:ascii="Arial" w:eastAsia="等线" w:hAnsi="Arial"/>
                <w:sz w:val="18"/>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n3</w:t>
            </w:r>
            <w:r>
              <w:rPr>
                <w:rFonts w:ascii="Arial" w:eastAsia="等线" w:hAnsi="Arial"/>
                <w:sz w:val="18"/>
                <w:lang w:val="sv-SE" w:eastAsia="ja-JP"/>
              </w:rPr>
              <w:t>-</w:t>
            </w:r>
            <w:r>
              <w:rPr>
                <w:rFonts w:ascii="Arial" w:eastAsia="等线" w:hAnsi="Arial"/>
                <w:sz w:val="18"/>
                <w:lang w:val="en-US" w:eastAsia="zh-CN"/>
              </w:rPr>
              <w:t>n67</w:t>
            </w:r>
            <w:r>
              <w:rPr>
                <w:rFonts w:ascii="Arial" w:eastAsia="等线" w:hAnsi="Arial"/>
                <w:sz w:val="18"/>
                <w:lang w:val="sv-SE" w:eastAsia="zh-CN"/>
              </w:rPr>
              <w:t>-n78</w:t>
            </w:r>
          </w:p>
        </w:tc>
        <w:tc>
          <w:tcPr>
            <w:tcW w:w="1948" w:type="dxa"/>
            <w:vAlign w:val="center"/>
          </w:tcPr>
          <w:p w14:paraId="56E5011D" w14:textId="77777777" w:rsidR="00A8185D" w:rsidRPr="00405830" w:rsidRDefault="00A8185D" w:rsidP="00232F35">
            <w:pPr>
              <w:keepNext/>
              <w:keepLines/>
              <w:spacing w:after="0"/>
              <w:jc w:val="center"/>
              <w:rPr>
                <w:rFonts w:ascii="Arial" w:eastAsia="等线" w:hAnsi="Arial"/>
                <w:color w:val="000000"/>
                <w:sz w:val="18"/>
                <w:lang w:val="en-US" w:eastAsia="zh-CN"/>
              </w:rPr>
            </w:pPr>
            <w:r w:rsidRPr="00405830">
              <w:rPr>
                <w:rFonts w:ascii="Arial" w:eastAsia="等线" w:hAnsi="Arial"/>
                <w:color w:val="000000"/>
                <w:sz w:val="18"/>
                <w:lang w:val="en-US" w:eastAsia="zh-CN"/>
              </w:rPr>
              <w:t>-</w:t>
            </w:r>
          </w:p>
        </w:tc>
        <w:tc>
          <w:tcPr>
            <w:tcW w:w="1948" w:type="dxa"/>
            <w:vAlign w:val="center"/>
          </w:tcPr>
          <w:p w14:paraId="2A689299" w14:textId="77777777" w:rsidR="00A8185D" w:rsidRPr="00405830" w:rsidRDefault="00A8185D" w:rsidP="00232F35">
            <w:pPr>
              <w:keepNext/>
              <w:keepLines/>
              <w:spacing w:after="0"/>
              <w:jc w:val="center"/>
              <w:rPr>
                <w:rFonts w:ascii="Arial" w:eastAsia="等线" w:hAnsi="Arial"/>
                <w:color w:val="000000"/>
                <w:sz w:val="18"/>
                <w:lang w:val="en-US" w:eastAsia="zh-CN"/>
              </w:rPr>
            </w:pPr>
            <w:r>
              <w:rPr>
                <w:rFonts w:ascii="Arial" w:eastAsia="等线" w:hAnsi="Arial"/>
                <w:color w:val="000000"/>
                <w:sz w:val="18"/>
                <w:lang w:val="en-US" w:eastAsia="zh-CN"/>
              </w:rPr>
              <w:t>0.2</w:t>
            </w:r>
          </w:p>
        </w:tc>
        <w:tc>
          <w:tcPr>
            <w:tcW w:w="1949" w:type="dxa"/>
            <w:vAlign w:val="center"/>
          </w:tcPr>
          <w:p w14:paraId="08CCC1FD" w14:textId="77777777" w:rsidR="00A8185D" w:rsidRPr="00405830" w:rsidRDefault="00A8185D" w:rsidP="00232F35">
            <w:pPr>
              <w:keepNext/>
              <w:keepLines/>
              <w:spacing w:after="0"/>
              <w:jc w:val="center"/>
              <w:rPr>
                <w:rFonts w:ascii="Arial" w:eastAsia="等线" w:hAnsi="Arial"/>
                <w:color w:val="000000"/>
                <w:sz w:val="18"/>
                <w:lang w:val="en-US" w:eastAsia="zh-CN"/>
              </w:rPr>
            </w:pPr>
            <w:r>
              <w:rPr>
                <w:rFonts w:ascii="Arial" w:eastAsia="等线" w:hAnsi="Arial"/>
                <w:color w:val="000000"/>
                <w:sz w:val="18"/>
                <w:lang w:val="en-US" w:eastAsia="zh-CN"/>
              </w:rPr>
              <w:t>0.5</w:t>
            </w:r>
          </w:p>
        </w:tc>
      </w:tr>
      <w:tr w:rsidR="00A8185D" w:rsidRPr="00F92868" w14:paraId="65E06DDB" w14:textId="77777777" w:rsidTr="00232F35">
        <w:trPr>
          <w:trHeight w:val="187"/>
          <w:jc w:val="center"/>
        </w:trPr>
        <w:tc>
          <w:tcPr>
            <w:tcW w:w="7439" w:type="dxa"/>
            <w:gridSpan w:val="4"/>
            <w:tcBorders>
              <w:bottom w:val="single" w:sz="4" w:space="0" w:color="auto"/>
            </w:tcBorders>
            <w:shd w:val="clear" w:color="auto" w:fill="auto"/>
          </w:tcPr>
          <w:p w14:paraId="142C8132" w14:textId="77777777" w:rsidR="00A8185D" w:rsidRPr="00901DE9" w:rsidRDefault="00A8185D" w:rsidP="00232F35">
            <w:pPr>
              <w:keepLines/>
              <w:spacing w:after="0"/>
              <w:ind w:left="870" w:hanging="870"/>
              <w:rPr>
                <w:rFonts w:eastAsia="等线" w:cs="Arial"/>
                <w:lang w:eastAsia="ja-JP"/>
              </w:rPr>
            </w:pPr>
            <w:r w:rsidRPr="00901DE9">
              <w:rPr>
                <w:rFonts w:ascii="Arial" w:eastAsia="等线" w:hAnsi="Arial" w:cs="Arial"/>
                <w:sz w:val="18"/>
                <w:lang w:eastAsia="ja-JP"/>
              </w:rPr>
              <w:t>NOTE 9:</w:t>
            </w:r>
            <w:r w:rsidRPr="00901DE9">
              <w:rPr>
                <w:rFonts w:ascii="Arial" w:eastAsia="等线" w:hAnsi="Arial" w:cs="Arial"/>
                <w:sz w:val="18"/>
                <w:lang w:eastAsia="ja-JP"/>
              </w:rPr>
              <w:tab/>
              <w:t xml:space="preserve"> “-” denotes ΔR</w:t>
            </w:r>
            <w:r w:rsidRPr="00901DE9">
              <w:rPr>
                <w:rFonts w:ascii="Arial" w:eastAsia="等线" w:hAnsi="Arial" w:cs="Arial"/>
                <w:sz w:val="18"/>
                <w:vertAlign w:val="subscript"/>
                <w:lang w:eastAsia="ja-JP"/>
              </w:rPr>
              <w:t>IB,c</w:t>
            </w:r>
            <w:r w:rsidRPr="00901DE9">
              <w:rPr>
                <w:rFonts w:ascii="Arial" w:eastAsia="等线" w:hAnsi="Arial" w:cs="Arial"/>
                <w:sz w:val="18"/>
                <w:lang w:eastAsia="ja-JP"/>
              </w:rPr>
              <w:t xml:space="preserve"> = 0.</w:t>
            </w:r>
          </w:p>
          <w:p w14:paraId="0A6528F1" w14:textId="77777777" w:rsidR="00A8185D" w:rsidRDefault="00A8185D" w:rsidP="00232F35">
            <w:pPr>
              <w:keepLines/>
              <w:spacing w:after="0"/>
              <w:ind w:left="870" w:hanging="870"/>
              <w:rPr>
                <w:rFonts w:ascii="Arial" w:eastAsia="等线" w:hAnsi="Arial"/>
                <w:color w:val="000000"/>
                <w:sz w:val="18"/>
                <w:lang w:val="en-US" w:eastAsia="zh-CN"/>
              </w:rPr>
            </w:pPr>
            <w:r w:rsidRPr="00901DE9">
              <w:rPr>
                <w:rFonts w:ascii="Arial" w:eastAsia="等线" w:hAnsi="Arial" w:cs="Arial"/>
                <w:sz w:val="18"/>
                <w:lang w:eastAsia="ja-JP"/>
              </w:rPr>
              <w:t>NOTE 10:</w:t>
            </w:r>
            <w:r w:rsidRPr="00901DE9">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901DE9">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901DE9">
              <w:rPr>
                <w:rFonts w:ascii="Arial" w:eastAsia="等线" w:hAnsi="Arial" w:cs="Arial"/>
                <w:sz w:val="18"/>
                <w:lang w:eastAsia="ja-JP"/>
              </w:rPr>
              <w:t>.</w:t>
            </w:r>
          </w:p>
        </w:tc>
      </w:tr>
    </w:tbl>
    <w:p w14:paraId="6DE34F42" w14:textId="77777777" w:rsidR="00A8185D" w:rsidRDefault="00A8185D" w:rsidP="00A8185D"/>
    <w:p w14:paraId="44649BF9" w14:textId="0D3BD970" w:rsidR="00A8185D" w:rsidRPr="00A20126" w:rsidRDefault="00A8185D" w:rsidP="00A8185D">
      <w:pPr>
        <w:pStyle w:val="31"/>
      </w:pPr>
      <w:bookmarkStart w:id="362" w:name="_Toc136288347"/>
      <w:r>
        <w:t>5.34.2</w:t>
      </w:r>
      <w:r>
        <w:tab/>
      </w:r>
      <w:r w:rsidRPr="00A20126">
        <w:t>Specific for 2 bands UL CA</w:t>
      </w:r>
      <w:bookmarkEnd w:id="362"/>
    </w:p>
    <w:p w14:paraId="62C0892E" w14:textId="5604E3D1" w:rsidR="00A8185D" w:rsidRPr="00A20126" w:rsidRDefault="00A8185D" w:rsidP="00A8185D">
      <w:pPr>
        <w:pStyle w:val="41"/>
      </w:pPr>
      <w:bookmarkStart w:id="363" w:name="_Toc136288348"/>
      <w:r>
        <w:rPr>
          <w:rFonts w:hint="eastAsia"/>
        </w:rPr>
        <w:t>5.34.2</w:t>
      </w:r>
      <w:r>
        <w:t>.1</w:t>
      </w:r>
      <w:r>
        <w:tab/>
      </w:r>
      <w:r>
        <w:rPr>
          <w:rFonts w:hint="eastAsia"/>
        </w:rPr>
        <w:t>UE co-existence studies</w:t>
      </w:r>
      <w:bookmarkEnd w:id="363"/>
    </w:p>
    <w:p w14:paraId="0F5B8EDE" w14:textId="77777777" w:rsidR="00A8185D" w:rsidRDefault="00A8185D" w:rsidP="00A8185D">
      <w:r>
        <w:rPr>
          <w:lang w:eastAsia="zh-CN"/>
        </w:rPr>
        <w:t xml:space="preserve">Table </w:t>
      </w:r>
      <w:r>
        <w:rPr>
          <w:rFonts w:hint="eastAsia"/>
          <w:lang w:val="en-US" w:eastAsia="zh-CN"/>
        </w:rPr>
        <w:t>5.x</w:t>
      </w:r>
      <w:r>
        <w:rPr>
          <w:lang w:eastAsia="zh-CN"/>
        </w:rPr>
        <w:t>.</w:t>
      </w:r>
      <w:r>
        <w:rPr>
          <w:lang w:val="en-US" w:eastAsia="zh-CN"/>
        </w:rPr>
        <w:t>2.1</w:t>
      </w:r>
      <w:r>
        <w:rPr>
          <w:lang w:eastAsia="zh-CN"/>
        </w:rPr>
        <w:t xml:space="preserve">-1 </w:t>
      </w:r>
      <w:r w:rsidRPr="00714357">
        <w:t xml:space="preserve">lists </w:t>
      </w:r>
      <w:r>
        <w:rPr>
          <w:rFonts w:hint="eastAsia"/>
          <w:lang w:eastAsia="zh-TW"/>
        </w:rPr>
        <w:t>up to</w:t>
      </w:r>
      <w:r w:rsidRPr="00714357">
        <w:rPr>
          <w:lang w:eastAsia="ja-JP"/>
        </w:rPr>
        <w:t xml:space="preserve"> </w:t>
      </w:r>
      <w:r>
        <w:rPr>
          <w:lang w:eastAsia="ja-JP"/>
        </w:rPr>
        <w:t>7</w:t>
      </w:r>
      <w:r w:rsidRPr="00714357">
        <w:rPr>
          <w:vertAlign w:val="superscript"/>
          <w:lang w:eastAsia="ja-JP"/>
        </w:rPr>
        <w:t>th</w:t>
      </w:r>
      <w:r w:rsidRPr="00714357">
        <w:rPr>
          <w:lang w:eastAsia="ja-JP"/>
        </w:rPr>
        <w:t xml:space="preserve"> </w:t>
      </w:r>
      <w:r w:rsidRPr="00714357">
        <w:t xml:space="preserve">order IMD </w:t>
      </w:r>
      <w:r>
        <w:t xml:space="preserve">from UL CA_n78(2A) </w:t>
      </w:r>
      <w:r w:rsidRPr="00714357">
        <w:t>UE-to-UE coexistence analysis</w:t>
      </w:r>
      <w:r>
        <w:t xml:space="preserve"> </w:t>
      </w:r>
    </w:p>
    <w:p w14:paraId="4684965E" w14:textId="6F772D13" w:rsidR="00A8185D" w:rsidRDefault="00A8185D" w:rsidP="00A8185D">
      <w:pPr>
        <w:keepNext/>
        <w:keepLines/>
        <w:overflowPunct w:val="0"/>
        <w:autoSpaceDE w:val="0"/>
        <w:autoSpaceDN w:val="0"/>
        <w:adjustRightInd w:val="0"/>
        <w:jc w:val="center"/>
        <w:textAlignment w:val="baseline"/>
        <w:rPr>
          <w:rFonts w:ascii="Arial" w:hAnsi="Arial" w:cs="Arial"/>
          <w:b/>
          <w:lang w:eastAsia="zh-CN"/>
        </w:rPr>
      </w:pPr>
      <w:r>
        <w:rPr>
          <w:rFonts w:ascii="Arial" w:hAnsi="Arial" w:cs="Arial"/>
          <w:b/>
          <w:lang w:eastAsia="zh-CN"/>
        </w:rPr>
        <w:t xml:space="preserve">Table </w:t>
      </w:r>
      <w:r>
        <w:rPr>
          <w:rFonts w:ascii="Arial" w:hAnsi="Arial" w:cs="Arial" w:hint="eastAsia"/>
          <w:b/>
          <w:lang w:val="en-US" w:eastAsia="zh-CN"/>
        </w:rPr>
        <w:t>5.34</w:t>
      </w:r>
      <w:r>
        <w:rPr>
          <w:rFonts w:ascii="Arial" w:hAnsi="Arial" w:cs="Arial"/>
          <w:b/>
          <w:lang w:eastAsia="zh-CN"/>
        </w:rPr>
        <w:t>.</w:t>
      </w:r>
      <w:r>
        <w:rPr>
          <w:rFonts w:ascii="Arial" w:hAnsi="Arial" w:cs="Arial"/>
          <w:b/>
          <w:lang w:val="en-US" w:eastAsia="zh-CN"/>
        </w:rPr>
        <w:t>2.1</w:t>
      </w:r>
      <w:r>
        <w:rPr>
          <w:rFonts w:ascii="Arial" w:hAnsi="Arial" w:cs="Arial"/>
          <w:b/>
          <w:lang w:eastAsia="zh-CN"/>
        </w:rPr>
        <w:t xml:space="preserve">-1: </w:t>
      </w:r>
      <w:r w:rsidRPr="00A3615D">
        <w:rPr>
          <w:rFonts w:ascii="Arial" w:hAnsi="Arial" w:cs="Arial"/>
          <w:b/>
          <w:lang w:eastAsia="zh-CN"/>
        </w:rPr>
        <w:t>CA_n78(2A)</w:t>
      </w:r>
      <w:r>
        <w:rPr>
          <w:rFonts w:ascii="Arial" w:hAnsi="Arial" w:cs="Arial"/>
          <w:b/>
          <w:lang w:eastAsia="zh-CN"/>
        </w:rPr>
        <w:t xml:space="preserve"> IMD products</w:t>
      </w:r>
    </w:p>
    <w:tbl>
      <w:tblPr>
        <w:tblW w:w="10562" w:type="dxa"/>
        <w:tblInd w:w="-436" w:type="dxa"/>
        <w:tblCellMar>
          <w:left w:w="0" w:type="dxa"/>
          <w:right w:w="0" w:type="dxa"/>
        </w:tblCellMar>
        <w:tblLook w:val="04A0" w:firstRow="1" w:lastRow="0" w:firstColumn="1" w:lastColumn="0" w:noHBand="0" w:noVBand="1"/>
      </w:tblPr>
      <w:tblGrid>
        <w:gridCol w:w="1560"/>
        <w:gridCol w:w="1418"/>
        <w:gridCol w:w="1559"/>
        <w:gridCol w:w="1559"/>
        <w:gridCol w:w="1418"/>
        <w:gridCol w:w="1559"/>
        <w:gridCol w:w="1489"/>
      </w:tblGrid>
      <w:tr w:rsidR="00A8185D" w14:paraId="605DE475" w14:textId="77777777" w:rsidTr="00232F35">
        <w:trPr>
          <w:trHeight w:val="270"/>
        </w:trPr>
        <w:tc>
          <w:tcPr>
            <w:tcW w:w="1560"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67896512" w14:textId="77777777" w:rsidR="00A8185D" w:rsidRPr="00D8524A" w:rsidRDefault="00A8185D" w:rsidP="00232F35">
            <w:pPr>
              <w:jc w:val="center"/>
              <w:rPr>
                <w:rFonts w:ascii="Arial" w:hAnsi="Arial" w:cs="Arial"/>
                <w:sz w:val="18"/>
                <w:szCs w:val="18"/>
                <w:lang w:val="aa-ET"/>
              </w:rPr>
            </w:pPr>
            <w:r w:rsidRPr="00D8524A">
              <w:rPr>
                <w:rFonts w:ascii="Arial" w:hAnsi="Arial" w:cs="Arial"/>
                <w:color w:val="000000"/>
                <w:sz w:val="18"/>
                <w:szCs w:val="18"/>
              </w:rPr>
              <w:t>CC location</w:t>
            </w:r>
          </w:p>
        </w:tc>
        <w:tc>
          <w:tcPr>
            <w:tcW w:w="1418"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1CF743F9"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fU1L</w:t>
            </w:r>
          </w:p>
        </w:tc>
        <w:tc>
          <w:tcPr>
            <w:tcW w:w="155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54F77887"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fU2L</w:t>
            </w:r>
          </w:p>
        </w:tc>
        <w:tc>
          <w:tcPr>
            <w:tcW w:w="155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34D7C16A"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fU3L</w:t>
            </w:r>
          </w:p>
        </w:tc>
        <w:tc>
          <w:tcPr>
            <w:tcW w:w="1418"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5423C856"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fU1H</w:t>
            </w:r>
          </w:p>
        </w:tc>
        <w:tc>
          <w:tcPr>
            <w:tcW w:w="155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7BC97A5C"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fU2H</w:t>
            </w:r>
          </w:p>
        </w:tc>
        <w:tc>
          <w:tcPr>
            <w:tcW w:w="148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7B680392"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fU3H</w:t>
            </w:r>
          </w:p>
        </w:tc>
      </w:tr>
      <w:tr w:rsidR="00A8185D" w14:paraId="4D6EA574" w14:textId="77777777" w:rsidTr="00232F35">
        <w:trPr>
          <w:trHeight w:val="270"/>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0D12566A"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Frequency</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389E84B"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3300</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CA1392C"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3320</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01B221A"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3780</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BF82678"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3800</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9E8C06F"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3780</w:t>
            </w:r>
          </w:p>
        </w:tc>
        <w:tc>
          <w:tcPr>
            <w:tcW w:w="148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12B1918"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3320</w:t>
            </w:r>
          </w:p>
        </w:tc>
      </w:tr>
      <w:tr w:rsidR="00A8185D" w14:paraId="4D6FEDB2" w14:textId="77777777" w:rsidTr="00232F35">
        <w:trPr>
          <w:trHeight w:val="270"/>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28CE3706"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2nd</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A219988"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I fU1L-fU2L I</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60B9A4C"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I fU1L-fU3L I</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62B2FAC"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fU1L + fU2L</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1D0C011" w14:textId="77777777" w:rsidR="00A8185D" w:rsidRPr="00D8524A" w:rsidRDefault="00A8185D" w:rsidP="00232F35">
            <w:pPr>
              <w:jc w:val="center"/>
              <w:rPr>
                <w:rFonts w:ascii="Arial" w:hAnsi="Arial" w:cs="Arial"/>
                <w:sz w:val="18"/>
                <w:szCs w:val="18"/>
              </w:rPr>
            </w:pPr>
            <w:r>
              <w:rPr>
                <w:rFonts w:ascii="Arial" w:hAnsi="Arial" w:cs="Arial"/>
                <w:color w:val="000000"/>
                <w:sz w:val="18"/>
                <w:szCs w:val="18"/>
              </w:rPr>
              <w:t xml:space="preserve">  </w:t>
            </w:r>
            <w:r w:rsidRPr="00D8524A">
              <w:rPr>
                <w:rFonts w:ascii="Arial" w:hAnsi="Arial" w:cs="Arial"/>
                <w:color w:val="000000"/>
                <w:sz w:val="18"/>
                <w:szCs w:val="18"/>
              </w:rPr>
              <w:t>fU1H+fU2H</w:t>
            </w:r>
          </w:p>
        </w:tc>
        <w:tc>
          <w:tcPr>
            <w:tcW w:w="1559" w:type="dxa"/>
            <w:shd w:val="clear" w:color="auto" w:fill="D9D9D9"/>
            <w:noWrap/>
            <w:tcMar>
              <w:top w:w="0" w:type="dxa"/>
              <w:left w:w="108" w:type="dxa"/>
              <w:bottom w:w="0" w:type="dxa"/>
              <w:right w:w="108" w:type="dxa"/>
            </w:tcMar>
            <w:vAlign w:val="bottom"/>
          </w:tcPr>
          <w:p w14:paraId="4064F2D7" w14:textId="77777777" w:rsidR="00A8185D" w:rsidRPr="00D8524A" w:rsidRDefault="00A8185D" w:rsidP="00232F35">
            <w:pPr>
              <w:rPr>
                <w:rFonts w:ascii="Arial" w:hAnsi="Arial" w:cs="Arial"/>
                <w:sz w:val="18"/>
                <w:szCs w:val="18"/>
              </w:rPr>
            </w:pPr>
          </w:p>
        </w:tc>
        <w:tc>
          <w:tcPr>
            <w:tcW w:w="1489" w:type="dxa"/>
            <w:shd w:val="clear" w:color="auto" w:fill="D9D9D9"/>
            <w:noWrap/>
            <w:tcMar>
              <w:top w:w="0" w:type="dxa"/>
              <w:left w:w="108" w:type="dxa"/>
              <w:bottom w:w="0" w:type="dxa"/>
              <w:right w:w="108" w:type="dxa"/>
            </w:tcMar>
            <w:vAlign w:val="bottom"/>
          </w:tcPr>
          <w:p w14:paraId="7BC4F174" w14:textId="77777777" w:rsidR="00A8185D" w:rsidRPr="00D8524A" w:rsidRDefault="00A8185D" w:rsidP="00232F35">
            <w:pPr>
              <w:rPr>
                <w:rFonts w:ascii="Arial" w:hAnsi="Arial" w:cs="Arial"/>
                <w:sz w:val="18"/>
                <w:szCs w:val="18"/>
              </w:rPr>
            </w:pPr>
          </w:p>
        </w:tc>
      </w:tr>
      <w:tr w:rsidR="00A8185D" w14:paraId="240E7824" w14:textId="77777777" w:rsidTr="00232F35">
        <w:trPr>
          <w:trHeight w:val="270"/>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59FE978F"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Ranges</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709373F"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20</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7992DBF"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480</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A7CEBA1"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6620</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56840E7"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7580</w:t>
            </w:r>
          </w:p>
        </w:tc>
        <w:tc>
          <w:tcPr>
            <w:tcW w:w="1559" w:type="dxa"/>
            <w:shd w:val="clear" w:color="auto" w:fill="D9D9D9"/>
            <w:noWrap/>
            <w:tcMar>
              <w:top w:w="0" w:type="dxa"/>
              <w:left w:w="108" w:type="dxa"/>
              <w:bottom w:w="0" w:type="dxa"/>
              <w:right w:w="108" w:type="dxa"/>
            </w:tcMar>
            <w:vAlign w:val="bottom"/>
          </w:tcPr>
          <w:p w14:paraId="5B8EA759" w14:textId="77777777" w:rsidR="00A8185D" w:rsidRPr="00D8524A" w:rsidRDefault="00A8185D" w:rsidP="00232F35">
            <w:pPr>
              <w:rPr>
                <w:rFonts w:ascii="Arial" w:hAnsi="Arial" w:cs="Arial"/>
                <w:sz w:val="18"/>
                <w:szCs w:val="18"/>
              </w:rPr>
            </w:pPr>
          </w:p>
        </w:tc>
        <w:tc>
          <w:tcPr>
            <w:tcW w:w="1489" w:type="dxa"/>
            <w:shd w:val="clear" w:color="auto" w:fill="D9D9D9"/>
            <w:noWrap/>
            <w:tcMar>
              <w:top w:w="0" w:type="dxa"/>
              <w:left w:w="108" w:type="dxa"/>
              <w:bottom w:w="0" w:type="dxa"/>
              <w:right w:w="108" w:type="dxa"/>
            </w:tcMar>
            <w:vAlign w:val="bottom"/>
          </w:tcPr>
          <w:p w14:paraId="0AB6DB79" w14:textId="77777777" w:rsidR="00A8185D" w:rsidRPr="00D8524A" w:rsidRDefault="00A8185D" w:rsidP="00232F35">
            <w:pPr>
              <w:rPr>
                <w:rFonts w:ascii="Arial" w:hAnsi="Arial" w:cs="Arial"/>
                <w:sz w:val="18"/>
                <w:szCs w:val="18"/>
              </w:rPr>
            </w:pPr>
          </w:p>
        </w:tc>
      </w:tr>
      <w:tr w:rsidR="00A8185D" w14:paraId="22DCAB24" w14:textId="77777777" w:rsidTr="00232F35">
        <w:trPr>
          <w:trHeight w:val="270"/>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5A23C5FB"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3rd</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96F2446"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2*fU1L-fU3L</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7CF4F19"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2*fU1H-fU3H</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71A385D"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2*fU1L + fU2L</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3F1302A"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2*fU1H + fU2H</w:t>
            </w:r>
          </w:p>
        </w:tc>
        <w:tc>
          <w:tcPr>
            <w:tcW w:w="1559" w:type="dxa"/>
            <w:shd w:val="clear" w:color="auto" w:fill="D9D9D9"/>
            <w:noWrap/>
            <w:tcMar>
              <w:top w:w="0" w:type="dxa"/>
              <w:left w:w="108" w:type="dxa"/>
              <w:bottom w:w="0" w:type="dxa"/>
              <w:right w:w="108" w:type="dxa"/>
            </w:tcMar>
            <w:vAlign w:val="bottom"/>
          </w:tcPr>
          <w:p w14:paraId="76D16FB4" w14:textId="77777777" w:rsidR="00A8185D" w:rsidRPr="00D8524A" w:rsidRDefault="00A8185D" w:rsidP="00232F35">
            <w:pPr>
              <w:rPr>
                <w:rFonts w:ascii="Arial" w:hAnsi="Arial" w:cs="Arial"/>
                <w:sz w:val="18"/>
                <w:szCs w:val="18"/>
              </w:rPr>
            </w:pPr>
          </w:p>
        </w:tc>
        <w:tc>
          <w:tcPr>
            <w:tcW w:w="1489" w:type="dxa"/>
            <w:shd w:val="clear" w:color="auto" w:fill="D9D9D9"/>
            <w:noWrap/>
            <w:tcMar>
              <w:top w:w="0" w:type="dxa"/>
              <w:left w:w="108" w:type="dxa"/>
              <w:bottom w:w="0" w:type="dxa"/>
              <w:right w:w="108" w:type="dxa"/>
            </w:tcMar>
            <w:vAlign w:val="bottom"/>
          </w:tcPr>
          <w:p w14:paraId="5BB75249" w14:textId="77777777" w:rsidR="00A8185D" w:rsidRPr="00D8524A" w:rsidRDefault="00A8185D" w:rsidP="00232F35">
            <w:pPr>
              <w:rPr>
                <w:rFonts w:ascii="Arial" w:hAnsi="Arial" w:cs="Arial"/>
                <w:sz w:val="18"/>
                <w:szCs w:val="18"/>
              </w:rPr>
            </w:pPr>
          </w:p>
        </w:tc>
      </w:tr>
      <w:tr w:rsidR="00A8185D" w14:paraId="1E3E94D3" w14:textId="77777777" w:rsidTr="00232F35">
        <w:trPr>
          <w:trHeight w:val="270"/>
        </w:trPr>
        <w:tc>
          <w:tcPr>
            <w:tcW w:w="1560" w:type="dxa"/>
            <w:tcBorders>
              <w:top w:val="nil"/>
              <w:left w:val="single" w:sz="8" w:space="0" w:color="auto"/>
              <w:bottom w:val="nil"/>
              <w:right w:val="single" w:sz="8" w:space="0" w:color="auto"/>
            </w:tcBorders>
            <w:noWrap/>
            <w:tcMar>
              <w:top w:w="0" w:type="dxa"/>
              <w:left w:w="108" w:type="dxa"/>
              <w:bottom w:w="0" w:type="dxa"/>
              <w:right w:w="108" w:type="dxa"/>
            </w:tcMar>
            <w:vAlign w:val="bottom"/>
            <w:hideMark/>
          </w:tcPr>
          <w:p w14:paraId="069E37C8"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Ranges</w:t>
            </w:r>
          </w:p>
        </w:tc>
        <w:tc>
          <w:tcPr>
            <w:tcW w:w="1418" w:type="dxa"/>
            <w:tcBorders>
              <w:top w:val="nil"/>
              <w:left w:val="nil"/>
              <w:bottom w:val="nil"/>
              <w:right w:val="single" w:sz="8" w:space="0" w:color="auto"/>
            </w:tcBorders>
            <w:noWrap/>
            <w:tcMar>
              <w:top w:w="0" w:type="dxa"/>
              <w:left w:w="108" w:type="dxa"/>
              <w:bottom w:w="0" w:type="dxa"/>
              <w:right w:w="108" w:type="dxa"/>
            </w:tcMar>
            <w:vAlign w:val="bottom"/>
            <w:hideMark/>
          </w:tcPr>
          <w:p w14:paraId="7ECEB3DE"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2820</w:t>
            </w:r>
          </w:p>
        </w:tc>
        <w:tc>
          <w:tcPr>
            <w:tcW w:w="1559" w:type="dxa"/>
            <w:tcBorders>
              <w:top w:val="nil"/>
              <w:left w:val="nil"/>
              <w:bottom w:val="nil"/>
              <w:right w:val="single" w:sz="8" w:space="0" w:color="auto"/>
            </w:tcBorders>
            <w:noWrap/>
            <w:tcMar>
              <w:top w:w="0" w:type="dxa"/>
              <w:left w:w="108" w:type="dxa"/>
              <w:bottom w:w="0" w:type="dxa"/>
              <w:right w:w="108" w:type="dxa"/>
            </w:tcMar>
            <w:vAlign w:val="bottom"/>
            <w:hideMark/>
          </w:tcPr>
          <w:p w14:paraId="5AD73F09"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4280</w:t>
            </w:r>
          </w:p>
        </w:tc>
        <w:tc>
          <w:tcPr>
            <w:tcW w:w="1559" w:type="dxa"/>
            <w:tcBorders>
              <w:top w:val="nil"/>
              <w:left w:val="nil"/>
              <w:bottom w:val="nil"/>
              <w:right w:val="single" w:sz="8" w:space="0" w:color="auto"/>
            </w:tcBorders>
            <w:noWrap/>
            <w:tcMar>
              <w:top w:w="0" w:type="dxa"/>
              <w:left w:w="108" w:type="dxa"/>
              <w:bottom w:w="0" w:type="dxa"/>
              <w:right w:w="108" w:type="dxa"/>
            </w:tcMar>
            <w:vAlign w:val="bottom"/>
            <w:hideMark/>
          </w:tcPr>
          <w:p w14:paraId="0E9A31FC"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9920</w:t>
            </w:r>
          </w:p>
        </w:tc>
        <w:tc>
          <w:tcPr>
            <w:tcW w:w="1418" w:type="dxa"/>
            <w:tcBorders>
              <w:top w:val="nil"/>
              <w:left w:val="nil"/>
              <w:bottom w:val="nil"/>
              <w:right w:val="single" w:sz="8" w:space="0" w:color="auto"/>
            </w:tcBorders>
            <w:noWrap/>
            <w:tcMar>
              <w:top w:w="0" w:type="dxa"/>
              <w:left w:w="108" w:type="dxa"/>
              <w:bottom w:w="0" w:type="dxa"/>
              <w:right w:w="108" w:type="dxa"/>
            </w:tcMar>
            <w:vAlign w:val="bottom"/>
            <w:hideMark/>
          </w:tcPr>
          <w:p w14:paraId="4C7C51BC"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11380</w:t>
            </w:r>
          </w:p>
        </w:tc>
        <w:tc>
          <w:tcPr>
            <w:tcW w:w="1559" w:type="dxa"/>
            <w:shd w:val="clear" w:color="auto" w:fill="D9D9D9"/>
            <w:noWrap/>
            <w:tcMar>
              <w:top w:w="0" w:type="dxa"/>
              <w:left w:w="108" w:type="dxa"/>
              <w:bottom w:w="0" w:type="dxa"/>
              <w:right w:w="108" w:type="dxa"/>
            </w:tcMar>
            <w:vAlign w:val="bottom"/>
          </w:tcPr>
          <w:p w14:paraId="5858742F" w14:textId="77777777" w:rsidR="00A8185D" w:rsidRPr="00D8524A" w:rsidRDefault="00A8185D" w:rsidP="00232F35">
            <w:pPr>
              <w:rPr>
                <w:rFonts w:ascii="Arial" w:hAnsi="Arial" w:cs="Arial"/>
                <w:sz w:val="18"/>
                <w:szCs w:val="18"/>
              </w:rPr>
            </w:pPr>
          </w:p>
        </w:tc>
        <w:tc>
          <w:tcPr>
            <w:tcW w:w="1489" w:type="dxa"/>
            <w:shd w:val="clear" w:color="auto" w:fill="D9D9D9"/>
            <w:noWrap/>
            <w:tcMar>
              <w:top w:w="0" w:type="dxa"/>
              <w:left w:w="108" w:type="dxa"/>
              <w:bottom w:w="0" w:type="dxa"/>
              <w:right w:w="108" w:type="dxa"/>
            </w:tcMar>
            <w:vAlign w:val="bottom"/>
          </w:tcPr>
          <w:p w14:paraId="546E1593" w14:textId="77777777" w:rsidR="00A8185D" w:rsidRPr="00D8524A" w:rsidRDefault="00A8185D" w:rsidP="00232F35">
            <w:pPr>
              <w:rPr>
                <w:rFonts w:ascii="Arial" w:hAnsi="Arial" w:cs="Arial"/>
                <w:sz w:val="18"/>
                <w:szCs w:val="18"/>
              </w:rPr>
            </w:pPr>
          </w:p>
        </w:tc>
      </w:tr>
      <w:tr w:rsidR="00A8185D" w14:paraId="14CB9B48" w14:textId="77777777" w:rsidTr="00232F35">
        <w:trPr>
          <w:trHeight w:val="270"/>
        </w:trPr>
        <w:tc>
          <w:tcPr>
            <w:tcW w:w="1560"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61E0361F"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4th</w:t>
            </w:r>
          </w:p>
        </w:tc>
        <w:tc>
          <w:tcPr>
            <w:tcW w:w="1418"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71892A6F" w14:textId="77777777" w:rsidR="00A8185D" w:rsidRPr="00E31B3E" w:rsidRDefault="00A8185D" w:rsidP="00232F35">
            <w:pPr>
              <w:jc w:val="center"/>
              <w:rPr>
                <w:rFonts w:ascii="Arial" w:hAnsi="Arial" w:cs="Arial"/>
                <w:sz w:val="18"/>
                <w:szCs w:val="18"/>
                <w:highlight w:val="yellow"/>
              </w:rPr>
            </w:pPr>
            <w:r w:rsidRPr="00E31B3E">
              <w:rPr>
                <w:rFonts w:ascii="Arial" w:hAnsi="Arial" w:cs="Arial"/>
                <w:color w:val="000000"/>
                <w:sz w:val="18"/>
                <w:szCs w:val="18"/>
                <w:highlight w:val="yellow"/>
              </w:rPr>
              <w:t>I 2*fU1L - 2*fU2L I</w:t>
            </w:r>
          </w:p>
        </w:tc>
        <w:tc>
          <w:tcPr>
            <w:tcW w:w="155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362DE919" w14:textId="77777777" w:rsidR="00A8185D" w:rsidRPr="00E31B3E" w:rsidRDefault="00A8185D" w:rsidP="00232F35">
            <w:pPr>
              <w:jc w:val="center"/>
              <w:rPr>
                <w:rFonts w:ascii="Arial" w:hAnsi="Arial" w:cs="Arial"/>
                <w:sz w:val="18"/>
                <w:szCs w:val="18"/>
                <w:highlight w:val="yellow"/>
              </w:rPr>
            </w:pPr>
            <w:r w:rsidRPr="00E31B3E">
              <w:rPr>
                <w:rFonts w:ascii="Arial" w:hAnsi="Arial" w:cs="Arial"/>
                <w:color w:val="000000"/>
                <w:sz w:val="18"/>
                <w:szCs w:val="18"/>
                <w:highlight w:val="yellow"/>
              </w:rPr>
              <w:t>I 2*fU1H - 2*fU3H I</w:t>
            </w:r>
          </w:p>
        </w:tc>
        <w:tc>
          <w:tcPr>
            <w:tcW w:w="155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1A5438D4"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3*fU1L - fU3L</w:t>
            </w:r>
          </w:p>
        </w:tc>
        <w:tc>
          <w:tcPr>
            <w:tcW w:w="1418"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2C14E134"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3*fU1H - fU3H</w:t>
            </w:r>
          </w:p>
        </w:tc>
        <w:tc>
          <w:tcPr>
            <w:tcW w:w="155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3810469B"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3*fU1L + fU2L</w:t>
            </w:r>
          </w:p>
        </w:tc>
        <w:tc>
          <w:tcPr>
            <w:tcW w:w="148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6371836B"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3*fU1H + fU2H</w:t>
            </w:r>
          </w:p>
        </w:tc>
      </w:tr>
      <w:tr w:rsidR="00A8185D" w14:paraId="2D8C0550" w14:textId="77777777" w:rsidTr="00232F35">
        <w:trPr>
          <w:trHeight w:val="270"/>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6210D2D9"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Ranges</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A75C9CA" w14:textId="77777777" w:rsidR="00A8185D" w:rsidRPr="00E31B3E" w:rsidRDefault="00A8185D" w:rsidP="00232F35">
            <w:pPr>
              <w:jc w:val="center"/>
              <w:rPr>
                <w:rFonts w:ascii="Arial" w:hAnsi="Arial" w:cs="Arial"/>
                <w:sz w:val="18"/>
                <w:szCs w:val="18"/>
                <w:highlight w:val="yellow"/>
              </w:rPr>
            </w:pPr>
            <w:r w:rsidRPr="00E31B3E">
              <w:rPr>
                <w:rFonts w:ascii="Arial" w:hAnsi="Arial" w:cs="Arial"/>
                <w:color w:val="000000"/>
                <w:sz w:val="18"/>
                <w:szCs w:val="18"/>
                <w:highlight w:val="yellow"/>
              </w:rPr>
              <w:t>40</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3CB26FE" w14:textId="77777777" w:rsidR="00A8185D" w:rsidRPr="00E31B3E" w:rsidRDefault="00A8185D" w:rsidP="00232F35">
            <w:pPr>
              <w:jc w:val="center"/>
              <w:rPr>
                <w:rFonts w:ascii="Arial" w:hAnsi="Arial" w:cs="Arial"/>
                <w:sz w:val="18"/>
                <w:szCs w:val="18"/>
                <w:highlight w:val="yellow"/>
              </w:rPr>
            </w:pPr>
            <w:r w:rsidRPr="00E31B3E">
              <w:rPr>
                <w:rFonts w:ascii="Arial" w:hAnsi="Arial" w:cs="Arial"/>
                <w:color w:val="000000"/>
                <w:sz w:val="18"/>
                <w:szCs w:val="18"/>
                <w:highlight w:val="yellow"/>
              </w:rPr>
              <w:t>960</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3A3CB98"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6120</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DC66095"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8080</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E741038"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13220</w:t>
            </w:r>
          </w:p>
        </w:tc>
        <w:tc>
          <w:tcPr>
            <w:tcW w:w="148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59EF0E3"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15180</w:t>
            </w:r>
          </w:p>
        </w:tc>
      </w:tr>
      <w:tr w:rsidR="00A8185D" w14:paraId="788F6AB6" w14:textId="77777777" w:rsidTr="00232F35">
        <w:trPr>
          <w:trHeight w:val="270"/>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6FB4A786"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5th</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08BBB3E"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I 3*fUL1-2*fU3L I</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B9ADADF"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I 3*fUH1-2*fU3H I</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ECB49F8"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4*fUL1-fU3L</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7E193D5"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4*fUH1-fU3H</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3F147B7"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4*fUL1+fU2L</w:t>
            </w:r>
          </w:p>
        </w:tc>
        <w:tc>
          <w:tcPr>
            <w:tcW w:w="148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A59228D"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4*fUH1+fU2H</w:t>
            </w:r>
          </w:p>
        </w:tc>
      </w:tr>
      <w:tr w:rsidR="00A8185D" w14:paraId="2E78EF37" w14:textId="77777777" w:rsidTr="00232F35">
        <w:trPr>
          <w:trHeight w:val="270"/>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30FDD31C"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Ranges</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498B0EA"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2340</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0C7CF62"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4760</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C6BBC4A"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9420</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C234CFB"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11880</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14D1AD0"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16520</w:t>
            </w:r>
          </w:p>
        </w:tc>
        <w:tc>
          <w:tcPr>
            <w:tcW w:w="148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60A9168"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18980</w:t>
            </w:r>
          </w:p>
        </w:tc>
      </w:tr>
      <w:tr w:rsidR="00A8185D" w14:paraId="292135D8" w14:textId="77777777" w:rsidTr="00232F35">
        <w:trPr>
          <w:trHeight w:val="270"/>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707DDFCD"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6th</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7FFBEF9" w14:textId="77777777" w:rsidR="00A8185D" w:rsidRPr="00E31B3E" w:rsidRDefault="00A8185D" w:rsidP="00232F35">
            <w:pPr>
              <w:jc w:val="center"/>
              <w:rPr>
                <w:rFonts w:ascii="Arial" w:hAnsi="Arial" w:cs="Arial"/>
                <w:sz w:val="18"/>
                <w:szCs w:val="18"/>
                <w:highlight w:val="yellow"/>
              </w:rPr>
            </w:pPr>
            <w:r w:rsidRPr="00E31B3E">
              <w:rPr>
                <w:rFonts w:ascii="Arial" w:hAnsi="Arial" w:cs="Arial"/>
                <w:color w:val="000000"/>
                <w:sz w:val="18"/>
                <w:szCs w:val="18"/>
                <w:highlight w:val="yellow"/>
              </w:rPr>
              <w:t>I 3*fUL1-3*fU2L I</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94E27E8" w14:textId="77777777" w:rsidR="00A8185D" w:rsidRPr="00E31B3E" w:rsidRDefault="00A8185D" w:rsidP="00232F35">
            <w:pPr>
              <w:jc w:val="center"/>
              <w:rPr>
                <w:rFonts w:ascii="Arial" w:hAnsi="Arial" w:cs="Arial"/>
                <w:sz w:val="18"/>
                <w:szCs w:val="18"/>
                <w:highlight w:val="yellow"/>
              </w:rPr>
            </w:pPr>
            <w:r w:rsidRPr="00E31B3E">
              <w:rPr>
                <w:rFonts w:ascii="Arial" w:hAnsi="Arial" w:cs="Arial"/>
                <w:color w:val="000000"/>
                <w:sz w:val="18"/>
                <w:szCs w:val="18"/>
                <w:highlight w:val="yellow"/>
              </w:rPr>
              <w:t>I 3*fUH1-3*fU3H I</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65DB3C4"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4*fUL1-2*fU3L</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3C640CB"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4*fUH1-2*fU3H</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7B07660"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5*fUL1-fU3L</w:t>
            </w:r>
          </w:p>
        </w:tc>
        <w:tc>
          <w:tcPr>
            <w:tcW w:w="148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7BA176B"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5*fUH1-fU3H</w:t>
            </w:r>
          </w:p>
        </w:tc>
      </w:tr>
      <w:tr w:rsidR="00A8185D" w14:paraId="46764D01" w14:textId="77777777" w:rsidTr="00232F35">
        <w:trPr>
          <w:trHeight w:val="270"/>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7A1B6E5D"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Ranges</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965F042" w14:textId="77777777" w:rsidR="00A8185D" w:rsidRPr="00E31B3E" w:rsidRDefault="00A8185D" w:rsidP="00232F35">
            <w:pPr>
              <w:jc w:val="center"/>
              <w:rPr>
                <w:rFonts w:ascii="Arial" w:hAnsi="Arial" w:cs="Arial"/>
                <w:sz w:val="18"/>
                <w:szCs w:val="18"/>
                <w:highlight w:val="yellow"/>
              </w:rPr>
            </w:pPr>
            <w:r w:rsidRPr="00E31B3E">
              <w:rPr>
                <w:rFonts w:ascii="Arial" w:hAnsi="Arial" w:cs="Arial"/>
                <w:color w:val="000000"/>
                <w:sz w:val="18"/>
                <w:szCs w:val="18"/>
                <w:highlight w:val="yellow"/>
              </w:rPr>
              <w:t>60</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6BEBADE" w14:textId="77777777" w:rsidR="00A8185D" w:rsidRPr="00E31B3E" w:rsidRDefault="00A8185D" w:rsidP="00232F35">
            <w:pPr>
              <w:jc w:val="center"/>
              <w:rPr>
                <w:rFonts w:ascii="Arial" w:hAnsi="Arial" w:cs="Arial"/>
                <w:sz w:val="18"/>
                <w:szCs w:val="18"/>
                <w:highlight w:val="yellow"/>
              </w:rPr>
            </w:pPr>
            <w:r w:rsidRPr="00E31B3E">
              <w:rPr>
                <w:rFonts w:ascii="Arial" w:hAnsi="Arial" w:cs="Arial"/>
                <w:color w:val="000000"/>
                <w:sz w:val="18"/>
                <w:szCs w:val="18"/>
                <w:highlight w:val="yellow"/>
              </w:rPr>
              <w:t>1440</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E139489"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5640</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0364D52"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8560</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E411EE0"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12720</w:t>
            </w:r>
          </w:p>
        </w:tc>
        <w:tc>
          <w:tcPr>
            <w:tcW w:w="148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34A5A48"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15680</w:t>
            </w:r>
          </w:p>
        </w:tc>
      </w:tr>
      <w:tr w:rsidR="00A8185D" w14:paraId="756D9A41" w14:textId="77777777" w:rsidTr="00232F35">
        <w:trPr>
          <w:trHeight w:val="270"/>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4374F8D4"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7th</w:t>
            </w:r>
          </w:p>
        </w:tc>
        <w:tc>
          <w:tcPr>
            <w:tcW w:w="1418" w:type="dxa"/>
            <w:noWrap/>
            <w:tcMar>
              <w:top w:w="0" w:type="dxa"/>
              <w:left w:w="108" w:type="dxa"/>
              <w:bottom w:w="0" w:type="dxa"/>
              <w:right w:w="108" w:type="dxa"/>
            </w:tcMar>
            <w:vAlign w:val="bottom"/>
            <w:hideMark/>
          </w:tcPr>
          <w:p w14:paraId="797AB235"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I 4*fUL1-3*fU3L I</w:t>
            </w:r>
          </w:p>
        </w:tc>
        <w:tc>
          <w:tcPr>
            <w:tcW w:w="1559"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7313893F"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I 4*fUH1-3*fU3H I</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F85289A"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5*fUL1-2*fU3L</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2737962"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5*fUH1-2*fU3H</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3046B7B"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6*fUL1-fU3L</w:t>
            </w:r>
          </w:p>
        </w:tc>
        <w:tc>
          <w:tcPr>
            <w:tcW w:w="148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B9C4771"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6*fUH1-fU3H</w:t>
            </w:r>
          </w:p>
        </w:tc>
      </w:tr>
      <w:tr w:rsidR="00A8185D" w14:paraId="54EE4AC9" w14:textId="77777777" w:rsidTr="00232F35">
        <w:trPr>
          <w:trHeight w:val="270"/>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08C3B883"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Ranges</w:t>
            </w:r>
          </w:p>
        </w:tc>
        <w:tc>
          <w:tcPr>
            <w:tcW w:w="1418"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578A27AB" w14:textId="77777777" w:rsidR="00A8185D" w:rsidRPr="00D8524A" w:rsidRDefault="00A8185D" w:rsidP="00232F35">
            <w:pPr>
              <w:jc w:val="center"/>
              <w:rPr>
                <w:rFonts w:ascii="Arial" w:hAnsi="Arial" w:cs="Arial"/>
                <w:sz w:val="18"/>
                <w:szCs w:val="18"/>
              </w:rPr>
            </w:pPr>
            <w:r w:rsidRPr="00EA3B90">
              <w:rPr>
                <w:rFonts w:ascii="Arial" w:hAnsi="Arial" w:cs="Arial"/>
                <w:color w:val="000000"/>
                <w:sz w:val="18"/>
                <w:szCs w:val="18"/>
                <w:highlight w:val="yellow"/>
              </w:rPr>
              <w:t>1860</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A20C028" w14:textId="77777777" w:rsidR="00A8185D" w:rsidRPr="00D8524A" w:rsidRDefault="00A8185D" w:rsidP="00232F35">
            <w:pPr>
              <w:jc w:val="center"/>
              <w:rPr>
                <w:rFonts w:ascii="Arial" w:hAnsi="Arial" w:cs="Arial"/>
                <w:sz w:val="18"/>
                <w:szCs w:val="18"/>
              </w:rPr>
            </w:pPr>
            <w:r w:rsidRPr="00EA3B90">
              <w:rPr>
                <w:rFonts w:ascii="Arial" w:hAnsi="Arial" w:cs="Arial"/>
                <w:color w:val="000000"/>
                <w:sz w:val="18"/>
                <w:szCs w:val="18"/>
                <w:highlight w:val="yellow"/>
              </w:rPr>
              <w:t>5240</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578B419"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8940</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2A1D656"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12360</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5A85E03"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16020</w:t>
            </w:r>
          </w:p>
        </w:tc>
        <w:tc>
          <w:tcPr>
            <w:tcW w:w="148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72B587A"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19480</w:t>
            </w:r>
          </w:p>
        </w:tc>
      </w:tr>
    </w:tbl>
    <w:p w14:paraId="54B7F4A2" w14:textId="77777777" w:rsidR="00A8185D" w:rsidRDefault="00A8185D" w:rsidP="00A8185D">
      <w:pPr>
        <w:rPr>
          <w:sz w:val="22"/>
          <w:szCs w:val="22"/>
        </w:rPr>
      </w:pPr>
    </w:p>
    <w:p w14:paraId="3030CF1B" w14:textId="77777777" w:rsidR="00A8185D" w:rsidRPr="00C9290C" w:rsidRDefault="00A8185D" w:rsidP="00A8185D">
      <w:pPr>
        <w:rPr>
          <w:rFonts w:ascii="Calibri" w:eastAsia="MS PGothic" w:hAnsi="Calibri" w:cs="Calibri"/>
          <w:lang w:val="en-US" w:eastAsia="ja-JP"/>
        </w:rPr>
      </w:pPr>
      <w:r>
        <w:rPr>
          <w:sz w:val="22"/>
          <w:szCs w:val="22"/>
        </w:rPr>
        <w:t>As can be seen in the co-existence analysis above</w:t>
      </w:r>
      <w:r>
        <w:rPr>
          <w:rFonts w:ascii="Calibri" w:eastAsia="MS PGothic" w:hAnsi="Calibri" w:cs="Calibri"/>
          <w:lang w:val="en-US" w:eastAsia="ja-JP"/>
        </w:rPr>
        <w:t xml:space="preserve"> there are IMD4 and IMD6 products from CA_n78(2A) affecting band n67 DL and IMD7 product from CA_n78(2A) affecting band n3 DL.</w:t>
      </w:r>
    </w:p>
    <w:p w14:paraId="5B8619FF" w14:textId="550C95FD" w:rsidR="00A8185D" w:rsidRPr="00A20126" w:rsidRDefault="00A8185D" w:rsidP="00A8185D">
      <w:pPr>
        <w:pStyle w:val="41"/>
      </w:pPr>
      <w:bookmarkStart w:id="364" w:name="_Toc136288349"/>
      <w:r>
        <w:rPr>
          <w:rFonts w:hint="eastAsia"/>
        </w:rPr>
        <w:t>5.34.2</w:t>
      </w:r>
      <w:r w:rsidRPr="00A20126">
        <w:t>.2</w:t>
      </w:r>
      <w:r w:rsidRPr="00A20126">
        <w:tab/>
        <w:t>REFSENS requirements</w:t>
      </w:r>
      <w:bookmarkEnd w:id="364"/>
    </w:p>
    <w:p w14:paraId="42A027A6" w14:textId="77777777" w:rsidR="00A8185D" w:rsidRDefault="00A8185D" w:rsidP="00A8185D">
      <w:pPr>
        <w:pStyle w:val="Guidance"/>
        <w:rPr>
          <w:i w:val="0"/>
          <w:color w:val="auto"/>
          <w:lang w:val="en-US" w:eastAsia="zh-CN"/>
        </w:rPr>
      </w:pPr>
      <w:r w:rsidRPr="00E144D1">
        <w:rPr>
          <w:i w:val="0"/>
          <w:color w:val="auto"/>
          <w:lang w:val="en-US" w:eastAsia="zh-CN"/>
        </w:rPr>
        <w:t xml:space="preserve">The MSD value </w:t>
      </w:r>
      <w:r>
        <w:rPr>
          <w:i w:val="0"/>
          <w:color w:val="auto"/>
          <w:lang w:val="en-US" w:eastAsia="zh-CN"/>
        </w:rPr>
        <w:t>due to IMD4 and 6 is defined in CA_n67-n78(2A)</w:t>
      </w:r>
    </w:p>
    <w:p w14:paraId="151DE73F" w14:textId="77777777" w:rsidR="00A8185D" w:rsidRDefault="00A8185D" w:rsidP="00A8185D">
      <w:pPr>
        <w:pStyle w:val="Guidance"/>
        <w:rPr>
          <w:i w:val="0"/>
          <w:color w:val="auto"/>
          <w:lang w:val="en-US" w:eastAsia="zh-CN"/>
        </w:rPr>
      </w:pPr>
      <w:r w:rsidRPr="00E144D1">
        <w:rPr>
          <w:i w:val="0"/>
          <w:color w:val="auto"/>
          <w:lang w:val="en-US" w:eastAsia="zh-CN"/>
        </w:rPr>
        <w:lastRenderedPageBreak/>
        <w:t xml:space="preserve">Table </w:t>
      </w:r>
      <w:r w:rsidRPr="00E144D1">
        <w:rPr>
          <w:rFonts w:hint="eastAsia"/>
          <w:i w:val="0"/>
          <w:color w:val="auto"/>
          <w:lang w:val="en-US" w:eastAsia="zh-CN"/>
        </w:rPr>
        <w:t>5.</w:t>
      </w:r>
      <w:r w:rsidRPr="00E144D1">
        <w:rPr>
          <w:i w:val="0"/>
          <w:color w:val="auto"/>
          <w:lang w:val="en-US" w:eastAsia="zh-CN"/>
        </w:rPr>
        <w:t>x.</w:t>
      </w:r>
      <w:r>
        <w:rPr>
          <w:i w:val="0"/>
          <w:color w:val="auto"/>
          <w:lang w:val="en-US" w:eastAsia="zh-CN"/>
        </w:rPr>
        <w:t>2</w:t>
      </w:r>
      <w:r w:rsidRPr="00E144D1">
        <w:rPr>
          <w:i w:val="0"/>
          <w:color w:val="auto"/>
          <w:lang w:val="en-US" w:eastAsia="zh-CN"/>
        </w:rPr>
        <w:t>.</w:t>
      </w:r>
      <w:r>
        <w:rPr>
          <w:i w:val="0"/>
          <w:color w:val="auto"/>
          <w:lang w:val="en-US" w:eastAsia="zh-CN"/>
        </w:rPr>
        <w:t>2</w:t>
      </w:r>
      <w:r w:rsidRPr="00E144D1">
        <w:rPr>
          <w:i w:val="0"/>
          <w:color w:val="auto"/>
          <w:lang w:val="en-US" w:eastAsia="zh-CN"/>
        </w:rPr>
        <w:t>-</w:t>
      </w:r>
      <w:r>
        <w:rPr>
          <w:i w:val="0"/>
          <w:color w:val="auto"/>
          <w:lang w:val="en-US" w:eastAsia="zh-CN"/>
        </w:rPr>
        <w:t>1</w:t>
      </w:r>
      <w:r w:rsidRPr="00E144D1">
        <w:rPr>
          <w:i w:val="0"/>
          <w:color w:val="auto"/>
          <w:lang w:val="en-US" w:eastAsia="zh-CN"/>
        </w:rPr>
        <w:t xml:space="preserve"> lists the MSD required due to IMD</w:t>
      </w:r>
      <w:r>
        <w:rPr>
          <w:i w:val="0"/>
          <w:color w:val="auto"/>
          <w:lang w:val="en-US" w:eastAsia="zh-CN"/>
        </w:rPr>
        <w:t>7</w:t>
      </w:r>
      <w:r w:rsidRPr="00E144D1">
        <w:rPr>
          <w:i w:val="0"/>
          <w:color w:val="auto"/>
          <w:lang w:val="en-US" w:eastAsia="zh-CN"/>
        </w:rPr>
        <w:t xml:space="preserve"> for the dual uplink configuration. </w:t>
      </w:r>
    </w:p>
    <w:p w14:paraId="373D0A7E" w14:textId="301F9D8C" w:rsidR="00A8185D" w:rsidRDefault="00A8185D" w:rsidP="00A8185D">
      <w:pPr>
        <w:jc w:val="center"/>
        <w:rPr>
          <w:rFonts w:ascii="Arial" w:hAnsi="Arial" w:cs="Arial"/>
          <w:b/>
          <w:bCs/>
          <w:lang w:val="en-US" w:eastAsia="zh-CN"/>
        </w:rPr>
      </w:pPr>
      <w:r>
        <w:rPr>
          <w:rFonts w:ascii="Arial" w:hAnsi="Arial" w:cs="Arial"/>
          <w:b/>
          <w:bCs/>
          <w:lang w:val="en-US" w:eastAsia="zh-CN"/>
        </w:rPr>
        <w:t>Table 5.34</w:t>
      </w:r>
      <w:r w:rsidRPr="008F229A">
        <w:rPr>
          <w:rFonts w:ascii="Arial" w:hAnsi="Arial" w:cs="Arial"/>
          <w:b/>
          <w:bCs/>
          <w:lang w:val="en-US" w:eastAsia="zh-CN"/>
        </w:rPr>
        <w:t>.</w:t>
      </w:r>
      <w:r>
        <w:rPr>
          <w:rFonts w:ascii="Arial" w:hAnsi="Arial" w:cs="Arial"/>
          <w:b/>
          <w:bCs/>
          <w:lang w:val="en-US" w:eastAsia="zh-CN"/>
        </w:rPr>
        <w:t>2</w:t>
      </w:r>
      <w:r w:rsidRPr="008F229A">
        <w:rPr>
          <w:rFonts w:ascii="Arial" w:hAnsi="Arial" w:cs="Arial"/>
          <w:b/>
          <w:bCs/>
          <w:lang w:val="en-US" w:eastAsia="zh-CN"/>
        </w:rPr>
        <w:t>.</w:t>
      </w:r>
      <w:r>
        <w:rPr>
          <w:rFonts w:ascii="Arial" w:hAnsi="Arial" w:cs="Arial"/>
          <w:b/>
          <w:bCs/>
          <w:lang w:val="en-US" w:eastAsia="zh-CN"/>
        </w:rPr>
        <w:t>2</w:t>
      </w:r>
      <w:r w:rsidRPr="008F229A">
        <w:rPr>
          <w:rFonts w:ascii="Arial" w:hAnsi="Arial" w:cs="Arial"/>
          <w:b/>
          <w:bCs/>
          <w:lang w:val="en-US" w:eastAsia="zh-CN"/>
        </w:rPr>
        <w:t>-</w:t>
      </w:r>
      <w:r>
        <w:rPr>
          <w:rFonts w:ascii="Arial" w:hAnsi="Arial" w:cs="Arial"/>
          <w:b/>
          <w:bCs/>
          <w:lang w:val="en-US" w:eastAsia="zh-CN"/>
        </w:rPr>
        <w:t xml:space="preserve">1: </w:t>
      </w:r>
      <w:r>
        <w:rPr>
          <w:rFonts w:ascii="Arial" w:hAnsi="Arial" w:cs="Arial" w:hint="eastAsia"/>
          <w:b/>
          <w:bCs/>
          <w:lang w:val="en-US" w:eastAsia="zh-CN"/>
        </w:rPr>
        <w:t>MSD due to IMD issue</w:t>
      </w:r>
    </w:p>
    <w:tbl>
      <w:tblPr>
        <w:tblW w:w="9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134"/>
        <w:gridCol w:w="1134"/>
        <w:gridCol w:w="993"/>
        <w:gridCol w:w="1096"/>
        <w:gridCol w:w="960"/>
        <w:gridCol w:w="911"/>
        <w:gridCol w:w="830"/>
        <w:gridCol w:w="1095"/>
      </w:tblGrid>
      <w:tr w:rsidR="00A8185D" w14:paraId="4DA5D33C" w14:textId="77777777" w:rsidTr="00232F35">
        <w:trPr>
          <w:trHeight w:val="20"/>
          <w:jc w:val="center"/>
        </w:trPr>
        <w:tc>
          <w:tcPr>
            <w:tcW w:w="8754" w:type="dxa"/>
            <w:gridSpan w:val="8"/>
            <w:tcBorders>
              <w:top w:val="single" w:sz="4" w:space="0" w:color="auto"/>
              <w:left w:val="single" w:sz="4" w:space="0" w:color="auto"/>
              <w:bottom w:val="single" w:sz="4" w:space="0" w:color="auto"/>
              <w:right w:val="single" w:sz="4" w:space="0" w:color="auto"/>
            </w:tcBorders>
            <w:vAlign w:val="center"/>
          </w:tcPr>
          <w:p w14:paraId="3BC85CDD" w14:textId="77777777" w:rsidR="00A8185D" w:rsidRDefault="00A8185D" w:rsidP="00232F35">
            <w:pPr>
              <w:pStyle w:val="TAH"/>
              <w:rPr>
                <w:lang w:val="en-US"/>
              </w:rPr>
            </w:pPr>
            <w:r>
              <w:rPr>
                <w:lang w:eastAsia="zh-CN"/>
              </w:rPr>
              <w:t>O</w:t>
            </w:r>
            <w:r>
              <w:rPr>
                <w:rFonts w:hint="eastAsia"/>
                <w:lang w:eastAsia="zh-CN"/>
              </w:rPr>
              <w:t>perating b</w:t>
            </w:r>
            <w:r>
              <w:t>and / Channel bandwidth / N</w:t>
            </w:r>
            <w:r>
              <w:rPr>
                <w:vertAlign w:val="subscript"/>
              </w:rPr>
              <w:t>RB</w:t>
            </w:r>
            <w:r>
              <w:t xml:space="preserve"> / Duplex mode</w:t>
            </w:r>
          </w:p>
        </w:tc>
        <w:tc>
          <w:tcPr>
            <w:tcW w:w="1095" w:type="dxa"/>
            <w:vMerge w:val="restart"/>
            <w:tcBorders>
              <w:top w:val="single" w:sz="4" w:space="0" w:color="auto"/>
              <w:left w:val="single" w:sz="4" w:space="0" w:color="auto"/>
              <w:bottom w:val="single" w:sz="4" w:space="0" w:color="auto"/>
              <w:right w:val="single" w:sz="4" w:space="0" w:color="auto"/>
            </w:tcBorders>
          </w:tcPr>
          <w:p w14:paraId="109F6301" w14:textId="77777777" w:rsidR="00A8185D" w:rsidRDefault="00A8185D" w:rsidP="00232F35">
            <w:pPr>
              <w:pStyle w:val="TAH"/>
            </w:pPr>
            <w:r>
              <w:t>Source of IMD</w:t>
            </w:r>
          </w:p>
        </w:tc>
      </w:tr>
      <w:tr w:rsidR="00A8185D" w14:paraId="7D04D523" w14:textId="77777777" w:rsidTr="00232F35">
        <w:trPr>
          <w:trHeight w:val="648"/>
          <w:jc w:val="center"/>
        </w:trPr>
        <w:tc>
          <w:tcPr>
            <w:tcW w:w="1696" w:type="dxa"/>
            <w:tcBorders>
              <w:top w:val="single" w:sz="4" w:space="0" w:color="auto"/>
              <w:left w:val="single" w:sz="4" w:space="0" w:color="auto"/>
              <w:bottom w:val="single" w:sz="4" w:space="0" w:color="auto"/>
              <w:right w:val="single" w:sz="4" w:space="0" w:color="auto"/>
            </w:tcBorders>
            <w:vAlign w:val="center"/>
          </w:tcPr>
          <w:p w14:paraId="6DA595A3" w14:textId="77777777" w:rsidR="00A8185D" w:rsidRDefault="00A8185D" w:rsidP="00232F35">
            <w:pPr>
              <w:pStyle w:val="TAH"/>
            </w:pPr>
            <w:r>
              <w:rPr>
                <w:rFonts w:cs="Arial"/>
                <w:color w:val="000000"/>
                <w:szCs w:val="18"/>
                <w:lang w:eastAsia="ja-JP"/>
              </w:rPr>
              <w:t>NR CA band combination</w:t>
            </w:r>
          </w:p>
        </w:tc>
        <w:tc>
          <w:tcPr>
            <w:tcW w:w="1134" w:type="dxa"/>
            <w:tcBorders>
              <w:top w:val="single" w:sz="4" w:space="0" w:color="auto"/>
              <w:left w:val="single" w:sz="4" w:space="0" w:color="auto"/>
              <w:bottom w:val="single" w:sz="4" w:space="0" w:color="auto"/>
              <w:right w:val="single" w:sz="4" w:space="0" w:color="auto"/>
            </w:tcBorders>
            <w:vAlign w:val="center"/>
          </w:tcPr>
          <w:p w14:paraId="046A7D30" w14:textId="77777777" w:rsidR="00A8185D" w:rsidRDefault="00A8185D" w:rsidP="00232F35">
            <w:pPr>
              <w:pStyle w:val="TAH"/>
            </w:pPr>
            <w:r>
              <w:rPr>
                <w:lang w:eastAsia="zh-CN"/>
              </w:rPr>
              <w:t>NR</w:t>
            </w:r>
            <w:r>
              <w:t xml:space="preserve"> band</w:t>
            </w:r>
          </w:p>
        </w:tc>
        <w:tc>
          <w:tcPr>
            <w:tcW w:w="1134" w:type="dxa"/>
            <w:tcBorders>
              <w:top w:val="single" w:sz="4" w:space="0" w:color="auto"/>
              <w:left w:val="single" w:sz="4" w:space="0" w:color="auto"/>
              <w:bottom w:val="single" w:sz="4" w:space="0" w:color="auto"/>
              <w:right w:val="single" w:sz="4" w:space="0" w:color="auto"/>
            </w:tcBorders>
            <w:vAlign w:val="center"/>
          </w:tcPr>
          <w:p w14:paraId="04514E5E" w14:textId="77777777" w:rsidR="00A8185D" w:rsidRDefault="00A8185D" w:rsidP="00232F35">
            <w:pPr>
              <w:pStyle w:val="TAH"/>
            </w:pPr>
            <w:r>
              <w:t>UL F</w:t>
            </w:r>
            <w:r>
              <w:rPr>
                <w:vertAlign w:val="subscript"/>
              </w:rPr>
              <w:t>c</w:t>
            </w:r>
            <w:r>
              <w:br/>
              <w:t>(MHz)</w:t>
            </w:r>
          </w:p>
        </w:tc>
        <w:tc>
          <w:tcPr>
            <w:tcW w:w="993" w:type="dxa"/>
            <w:tcBorders>
              <w:top w:val="single" w:sz="4" w:space="0" w:color="auto"/>
              <w:left w:val="single" w:sz="4" w:space="0" w:color="auto"/>
              <w:bottom w:val="single" w:sz="4" w:space="0" w:color="auto"/>
              <w:right w:val="single" w:sz="4" w:space="0" w:color="auto"/>
            </w:tcBorders>
            <w:vAlign w:val="center"/>
          </w:tcPr>
          <w:p w14:paraId="3E381AE7" w14:textId="77777777" w:rsidR="00A8185D" w:rsidRDefault="00A8185D" w:rsidP="00232F35">
            <w:pPr>
              <w:pStyle w:val="TAH"/>
            </w:pPr>
            <w:r>
              <w:t xml:space="preserve">UL/DL BW </w:t>
            </w:r>
            <w:r>
              <w:br/>
              <w:t>(MHz)</w:t>
            </w:r>
          </w:p>
        </w:tc>
        <w:tc>
          <w:tcPr>
            <w:tcW w:w="1096" w:type="dxa"/>
            <w:tcBorders>
              <w:top w:val="single" w:sz="4" w:space="0" w:color="auto"/>
              <w:left w:val="single" w:sz="4" w:space="0" w:color="auto"/>
              <w:bottom w:val="single" w:sz="4" w:space="0" w:color="auto"/>
              <w:right w:val="single" w:sz="4" w:space="0" w:color="auto"/>
            </w:tcBorders>
            <w:vAlign w:val="center"/>
          </w:tcPr>
          <w:p w14:paraId="096CF6F3" w14:textId="77777777" w:rsidR="00A8185D" w:rsidRDefault="00A8185D" w:rsidP="00232F35">
            <w:pPr>
              <w:pStyle w:val="TAH"/>
            </w:pPr>
            <w:r>
              <w:t xml:space="preserve">UL </w:t>
            </w:r>
            <w:r>
              <w:br/>
            </w:r>
            <w:r>
              <w:rPr>
                <w:lang w:val="en-US" w:eastAsia="zh-CN"/>
              </w:rPr>
              <w:t>C</w:t>
            </w:r>
            <w:r>
              <w:rPr>
                <w:vertAlign w:val="subscript"/>
                <w:lang w:val="en-US" w:eastAsia="zh-CN"/>
              </w:rPr>
              <w:t>L</w:t>
            </w:r>
            <w:r>
              <w:rPr>
                <w:rFonts w:hint="eastAsia"/>
                <w:vertAlign w:val="subscript"/>
                <w:lang w:val="en-US" w:eastAsia="zh-CN"/>
              </w:rPr>
              <w:t>RB</w:t>
            </w:r>
          </w:p>
        </w:tc>
        <w:tc>
          <w:tcPr>
            <w:tcW w:w="960" w:type="dxa"/>
            <w:tcBorders>
              <w:top w:val="single" w:sz="4" w:space="0" w:color="auto"/>
              <w:left w:val="single" w:sz="4" w:space="0" w:color="auto"/>
              <w:bottom w:val="single" w:sz="4" w:space="0" w:color="auto"/>
              <w:right w:val="single" w:sz="4" w:space="0" w:color="auto"/>
            </w:tcBorders>
            <w:vAlign w:val="center"/>
          </w:tcPr>
          <w:p w14:paraId="344A7263" w14:textId="77777777" w:rsidR="00A8185D" w:rsidRDefault="00A8185D" w:rsidP="00232F35">
            <w:pPr>
              <w:pStyle w:val="TAH"/>
            </w:pPr>
            <w:r>
              <w:t>DL F</w:t>
            </w:r>
            <w:r>
              <w:rPr>
                <w:vertAlign w:val="subscript"/>
              </w:rPr>
              <w:t>c</w:t>
            </w:r>
            <w:r>
              <w:t xml:space="preserve"> (MHz)</w:t>
            </w:r>
          </w:p>
        </w:tc>
        <w:tc>
          <w:tcPr>
            <w:tcW w:w="911" w:type="dxa"/>
            <w:tcBorders>
              <w:top w:val="single" w:sz="4" w:space="0" w:color="auto"/>
              <w:left w:val="single" w:sz="4" w:space="0" w:color="auto"/>
              <w:bottom w:val="single" w:sz="4" w:space="0" w:color="auto"/>
              <w:right w:val="single" w:sz="4" w:space="0" w:color="auto"/>
            </w:tcBorders>
            <w:vAlign w:val="center"/>
          </w:tcPr>
          <w:p w14:paraId="27131CF4" w14:textId="77777777" w:rsidR="00A8185D" w:rsidRDefault="00A8185D" w:rsidP="00232F35">
            <w:pPr>
              <w:pStyle w:val="TAH"/>
            </w:pPr>
            <w:r>
              <w:t xml:space="preserve">MSD </w:t>
            </w:r>
            <w:r>
              <w:br/>
              <w:t>(dB)</w:t>
            </w:r>
          </w:p>
        </w:tc>
        <w:tc>
          <w:tcPr>
            <w:tcW w:w="830" w:type="dxa"/>
            <w:tcBorders>
              <w:top w:val="single" w:sz="4" w:space="0" w:color="auto"/>
              <w:left w:val="single" w:sz="4" w:space="0" w:color="auto"/>
              <w:bottom w:val="single" w:sz="4" w:space="0" w:color="auto"/>
              <w:right w:val="single" w:sz="4" w:space="0" w:color="auto"/>
            </w:tcBorders>
            <w:vAlign w:val="center"/>
          </w:tcPr>
          <w:p w14:paraId="234A8014" w14:textId="77777777" w:rsidR="00A8185D" w:rsidRDefault="00A8185D" w:rsidP="00232F35">
            <w:pPr>
              <w:pStyle w:val="TAH"/>
            </w:pPr>
            <w:r>
              <w:t>Duplex mode</w:t>
            </w:r>
          </w:p>
        </w:tc>
        <w:tc>
          <w:tcPr>
            <w:tcW w:w="1095" w:type="dxa"/>
            <w:vMerge/>
            <w:tcBorders>
              <w:top w:val="single" w:sz="4" w:space="0" w:color="auto"/>
              <w:left w:val="single" w:sz="4" w:space="0" w:color="auto"/>
              <w:bottom w:val="single" w:sz="4" w:space="0" w:color="auto"/>
              <w:right w:val="single" w:sz="4" w:space="0" w:color="auto"/>
            </w:tcBorders>
          </w:tcPr>
          <w:p w14:paraId="7C204505" w14:textId="77777777" w:rsidR="00A8185D" w:rsidRDefault="00A8185D" w:rsidP="00232F35">
            <w:pPr>
              <w:pStyle w:val="TAH"/>
            </w:pPr>
          </w:p>
        </w:tc>
      </w:tr>
      <w:tr w:rsidR="00A8185D" w14:paraId="301962FA" w14:textId="77777777" w:rsidTr="00EA3B90">
        <w:trPr>
          <w:trHeight w:val="98"/>
          <w:jc w:val="center"/>
        </w:trPr>
        <w:tc>
          <w:tcPr>
            <w:tcW w:w="1696" w:type="dxa"/>
            <w:tcBorders>
              <w:top w:val="single" w:sz="4" w:space="0" w:color="auto"/>
              <w:left w:val="single" w:sz="4" w:space="0" w:color="auto"/>
              <w:bottom w:val="nil"/>
              <w:right w:val="single" w:sz="4" w:space="0" w:color="auto"/>
            </w:tcBorders>
            <w:vAlign w:val="center"/>
          </w:tcPr>
          <w:p w14:paraId="3D719787" w14:textId="77777777" w:rsidR="00A8185D" w:rsidRDefault="00A8185D" w:rsidP="00232F35">
            <w:pPr>
              <w:pStyle w:val="TAC"/>
              <w:rPr>
                <w:lang w:val="en-US" w:eastAsia="zh-CN"/>
              </w:rPr>
            </w:pPr>
            <w:r>
              <w:rPr>
                <w:rFonts w:hint="eastAsia"/>
                <w:lang w:val="en-US" w:eastAsia="zh-CN"/>
              </w:rPr>
              <w:t>CA</w:t>
            </w:r>
            <w:r>
              <w:t>_n3-</w:t>
            </w:r>
            <w:r>
              <w:rPr>
                <w:rFonts w:hint="eastAsia"/>
                <w:lang w:val="en-US" w:eastAsia="zh-CN"/>
              </w:rPr>
              <w:t>n</w:t>
            </w:r>
            <w:r>
              <w:rPr>
                <w:lang w:val="en-US" w:eastAsia="zh-CN"/>
              </w:rPr>
              <w:t>67</w:t>
            </w:r>
            <w:r>
              <w:t>-</w:t>
            </w:r>
            <w:r>
              <w:rPr>
                <w:rFonts w:hint="eastAsia"/>
                <w:lang w:eastAsia="zh-CN"/>
              </w:rPr>
              <w:t>n</w:t>
            </w:r>
            <w:r>
              <w:rPr>
                <w:lang w:eastAsia="zh-CN"/>
              </w:rPr>
              <w:t>78</w:t>
            </w:r>
          </w:p>
        </w:tc>
        <w:tc>
          <w:tcPr>
            <w:tcW w:w="1134" w:type="dxa"/>
            <w:tcBorders>
              <w:top w:val="single" w:sz="4" w:space="0" w:color="auto"/>
              <w:left w:val="single" w:sz="4" w:space="0" w:color="auto"/>
              <w:bottom w:val="single" w:sz="4" w:space="0" w:color="auto"/>
              <w:right w:val="single" w:sz="4" w:space="0" w:color="auto"/>
            </w:tcBorders>
            <w:vAlign w:val="center"/>
          </w:tcPr>
          <w:p w14:paraId="49CEDA9A" w14:textId="77777777" w:rsidR="00A8185D" w:rsidRDefault="00A8185D" w:rsidP="00232F35">
            <w:pPr>
              <w:pStyle w:val="TAC"/>
              <w:rPr>
                <w:lang w:val="en-US" w:eastAsia="zh-CN"/>
              </w:rPr>
            </w:pPr>
            <w:r>
              <w:rPr>
                <w:lang w:val="en-US" w:eastAsia="zh-CN"/>
              </w:rPr>
              <w:t>n3</w:t>
            </w:r>
          </w:p>
        </w:tc>
        <w:tc>
          <w:tcPr>
            <w:tcW w:w="1134" w:type="dxa"/>
            <w:tcBorders>
              <w:top w:val="single" w:sz="4" w:space="0" w:color="auto"/>
              <w:left w:val="single" w:sz="4" w:space="0" w:color="auto"/>
              <w:bottom w:val="single" w:sz="4" w:space="0" w:color="auto"/>
              <w:right w:val="single" w:sz="4" w:space="0" w:color="auto"/>
            </w:tcBorders>
            <w:vAlign w:val="center"/>
          </w:tcPr>
          <w:p w14:paraId="1FA52781" w14:textId="77777777" w:rsidR="00A8185D" w:rsidRDefault="00A8185D" w:rsidP="00232F35">
            <w:pPr>
              <w:pStyle w:val="TAC"/>
              <w:rPr>
                <w:rFonts w:cs="Arial"/>
                <w:color w:val="000000"/>
                <w:szCs w:val="18"/>
              </w:rPr>
            </w:pPr>
            <w:r>
              <w:rPr>
                <w:rFonts w:cs="Arial"/>
                <w:color w:val="000000"/>
                <w:szCs w:val="18"/>
              </w:rPr>
              <w:t>N/A</w:t>
            </w:r>
          </w:p>
        </w:tc>
        <w:tc>
          <w:tcPr>
            <w:tcW w:w="993" w:type="dxa"/>
            <w:tcBorders>
              <w:top w:val="single" w:sz="4" w:space="0" w:color="auto"/>
              <w:left w:val="single" w:sz="4" w:space="0" w:color="auto"/>
              <w:bottom w:val="single" w:sz="4" w:space="0" w:color="auto"/>
              <w:right w:val="single" w:sz="4" w:space="0" w:color="auto"/>
            </w:tcBorders>
            <w:vAlign w:val="center"/>
          </w:tcPr>
          <w:p w14:paraId="1DE94660" w14:textId="77777777" w:rsidR="00A8185D" w:rsidRDefault="00A8185D" w:rsidP="00232F35">
            <w:pPr>
              <w:pStyle w:val="TAC"/>
              <w:rPr>
                <w:rFonts w:cs="Arial"/>
                <w:color w:val="000000"/>
                <w:szCs w:val="18"/>
              </w:rPr>
            </w:pPr>
            <w:r>
              <w:rPr>
                <w:rFonts w:cs="Arial"/>
                <w:color w:val="000000"/>
                <w:szCs w:val="18"/>
              </w:rPr>
              <w:t>5</w:t>
            </w:r>
          </w:p>
        </w:tc>
        <w:tc>
          <w:tcPr>
            <w:tcW w:w="1096" w:type="dxa"/>
            <w:tcBorders>
              <w:top w:val="single" w:sz="4" w:space="0" w:color="auto"/>
              <w:left w:val="single" w:sz="4" w:space="0" w:color="auto"/>
              <w:bottom w:val="single" w:sz="4" w:space="0" w:color="auto"/>
              <w:right w:val="single" w:sz="4" w:space="0" w:color="auto"/>
            </w:tcBorders>
            <w:vAlign w:val="center"/>
          </w:tcPr>
          <w:p w14:paraId="193D816E" w14:textId="77777777" w:rsidR="00A8185D" w:rsidRDefault="00A8185D" w:rsidP="00232F35">
            <w:pPr>
              <w:pStyle w:val="TAC"/>
              <w:rPr>
                <w:rFonts w:cs="Arial"/>
                <w:color w:val="000000"/>
                <w:szCs w:val="18"/>
              </w:rPr>
            </w:pPr>
            <w:r>
              <w:rPr>
                <w:rFonts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tcPr>
          <w:p w14:paraId="679B2769" w14:textId="77777777" w:rsidR="00A8185D" w:rsidRDefault="00A8185D" w:rsidP="00232F35">
            <w:pPr>
              <w:pStyle w:val="TAC"/>
              <w:rPr>
                <w:rFonts w:cs="Arial"/>
                <w:color w:val="000000"/>
                <w:szCs w:val="18"/>
              </w:rPr>
            </w:pPr>
            <w:r>
              <w:rPr>
                <w:lang w:eastAsia="ja-JP"/>
              </w:rPr>
              <w:t>1877.5</w:t>
            </w:r>
          </w:p>
        </w:tc>
        <w:tc>
          <w:tcPr>
            <w:tcW w:w="911" w:type="dxa"/>
            <w:tcBorders>
              <w:top w:val="single" w:sz="4" w:space="0" w:color="auto"/>
              <w:left w:val="single" w:sz="4" w:space="0" w:color="auto"/>
              <w:bottom w:val="single" w:sz="4" w:space="0" w:color="auto"/>
              <w:right w:val="single" w:sz="4" w:space="0" w:color="auto"/>
            </w:tcBorders>
          </w:tcPr>
          <w:p w14:paraId="4643C7CD" w14:textId="77777777" w:rsidR="00A8185D" w:rsidRDefault="00A8185D" w:rsidP="00232F35">
            <w:pPr>
              <w:pStyle w:val="TAC"/>
              <w:rPr>
                <w:rFonts w:cs="Arial"/>
                <w:color w:val="000000"/>
                <w:szCs w:val="18"/>
              </w:rPr>
            </w:pPr>
            <w:r>
              <w:rPr>
                <w:lang w:eastAsia="ja-JP"/>
              </w:rPr>
              <w:t>2.2</w:t>
            </w:r>
          </w:p>
        </w:tc>
        <w:tc>
          <w:tcPr>
            <w:tcW w:w="830" w:type="dxa"/>
            <w:tcBorders>
              <w:top w:val="single" w:sz="4" w:space="0" w:color="auto"/>
              <w:left w:val="single" w:sz="4" w:space="0" w:color="auto"/>
              <w:bottom w:val="single" w:sz="4" w:space="0" w:color="auto"/>
              <w:right w:val="single" w:sz="4" w:space="0" w:color="auto"/>
            </w:tcBorders>
          </w:tcPr>
          <w:p w14:paraId="3154E974" w14:textId="77777777" w:rsidR="00A8185D" w:rsidRDefault="00A8185D" w:rsidP="00232F35">
            <w:pPr>
              <w:pStyle w:val="TAC"/>
              <w:rPr>
                <w:rFonts w:cs="Arial"/>
                <w:color w:val="000000"/>
                <w:szCs w:val="18"/>
              </w:rPr>
            </w:pPr>
            <w:r>
              <w:rPr>
                <w:lang w:val="en-US" w:eastAsia="zh-CN"/>
              </w:rPr>
              <w:t>FDD</w:t>
            </w:r>
          </w:p>
        </w:tc>
        <w:tc>
          <w:tcPr>
            <w:tcW w:w="1095" w:type="dxa"/>
            <w:tcBorders>
              <w:top w:val="single" w:sz="4" w:space="0" w:color="auto"/>
              <w:left w:val="single" w:sz="4" w:space="0" w:color="auto"/>
              <w:bottom w:val="single" w:sz="4" w:space="0" w:color="auto"/>
              <w:right w:val="single" w:sz="4" w:space="0" w:color="auto"/>
            </w:tcBorders>
          </w:tcPr>
          <w:p w14:paraId="218CC2C9" w14:textId="77777777" w:rsidR="00A8185D" w:rsidRDefault="00A8185D" w:rsidP="00232F35">
            <w:pPr>
              <w:pStyle w:val="TAC"/>
              <w:rPr>
                <w:rFonts w:cs="Arial"/>
                <w:lang w:eastAsia="ko-KR"/>
              </w:rPr>
            </w:pPr>
            <w:r>
              <w:rPr>
                <w:lang w:eastAsia="ja-JP"/>
              </w:rPr>
              <w:t>IMD7</w:t>
            </w:r>
          </w:p>
        </w:tc>
      </w:tr>
      <w:tr w:rsidR="00A8185D" w14:paraId="3F3485C5" w14:textId="77777777" w:rsidTr="00EA3B90">
        <w:trPr>
          <w:trHeight w:val="98"/>
          <w:jc w:val="center"/>
        </w:trPr>
        <w:tc>
          <w:tcPr>
            <w:tcW w:w="1696" w:type="dxa"/>
            <w:vMerge w:val="restart"/>
            <w:tcBorders>
              <w:top w:val="nil"/>
              <w:left w:val="single" w:sz="4" w:space="0" w:color="auto"/>
              <w:bottom w:val="nil"/>
              <w:right w:val="single" w:sz="4" w:space="0" w:color="auto"/>
            </w:tcBorders>
            <w:vAlign w:val="center"/>
          </w:tcPr>
          <w:p w14:paraId="58F6CF02" w14:textId="77777777" w:rsidR="00A8185D" w:rsidRDefault="00A8185D" w:rsidP="00232F3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F7076CA" w14:textId="77777777" w:rsidR="00A8185D" w:rsidRDefault="00A8185D" w:rsidP="00232F35">
            <w:pPr>
              <w:pStyle w:val="TAC"/>
              <w:rPr>
                <w:lang w:eastAsia="zh-CN"/>
              </w:rPr>
            </w:pPr>
            <w:r>
              <w:rPr>
                <w:lang w:val="en-US" w:eastAsia="zh-CN"/>
              </w:rPr>
              <w:t>n67</w:t>
            </w:r>
          </w:p>
        </w:tc>
        <w:tc>
          <w:tcPr>
            <w:tcW w:w="1134" w:type="dxa"/>
            <w:tcBorders>
              <w:top w:val="single" w:sz="4" w:space="0" w:color="auto"/>
              <w:left w:val="single" w:sz="4" w:space="0" w:color="auto"/>
              <w:bottom w:val="single" w:sz="4" w:space="0" w:color="auto"/>
              <w:right w:val="single" w:sz="4" w:space="0" w:color="auto"/>
            </w:tcBorders>
            <w:vAlign w:val="center"/>
          </w:tcPr>
          <w:p w14:paraId="6889EEE9" w14:textId="77777777" w:rsidR="00A8185D" w:rsidRDefault="00A8185D" w:rsidP="00232F35">
            <w:pPr>
              <w:pStyle w:val="TAC"/>
              <w:rPr>
                <w:lang w:val="en-US" w:eastAsia="zh-CN"/>
              </w:rPr>
            </w:pPr>
            <w:r>
              <w:rPr>
                <w:rFonts w:cs="Arial"/>
                <w:color w:val="000000"/>
                <w:szCs w:val="18"/>
              </w:rPr>
              <w:t>N/A</w:t>
            </w:r>
          </w:p>
        </w:tc>
        <w:tc>
          <w:tcPr>
            <w:tcW w:w="993" w:type="dxa"/>
            <w:tcBorders>
              <w:top w:val="single" w:sz="4" w:space="0" w:color="auto"/>
              <w:left w:val="single" w:sz="4" w:space="0" w:color="auto"/>
              <w:bottom w:val="single" w:sz="4" w:space="0" w:color="auto"/>
              <w:right w:val="single" w:sz="4" w:space="0" w:color="auto"/>
            </w:tcBorders>
            <w:vAlign w:val="center"/>
          </w:tcPr>
          <w:p w14:paraId="0E9F3E15" w14:textId="77777777" w:rsidR="00A8185D" w:rsidRDefault="00A8185D" w:rsidP="00232F35">
            <w:pPr>
              <w:pStyle w:val="TAC"/>
            </w:pPr>
            <w:r>
              <w:rPr>
                <w:rFonts w:cs="Arial"/>
                <w:color w:val="000000"/>
                <w:szCs w:val="18"/>
              </w:rPr>
              <w:t>5</w:t>
            </w:r>
          </w:p>
        </w:tc>
        <w:tc>
          <w:tcPr>
            <w:tcW w:w="1096" w:type="dxa"/>
            <w:tcBorders>
              <w:top w:val="single" w:sz="4" w:space="0" w:color="auto"/>
              <w:left w:val="single" w:sz="4" w:space="0" w:color="auto"/>
              <w:bottom w:val="single" w:sz="4" w:space="0" w:color="auto"/>
              <w:right w:val="single" w:sz="4" w:space="0" w:color="auto"/>
            </w:tcBorders>
            <w:vAlign w:val="center"/>
          </w:tcPr>
          <w:p w14:paraId="0E1D7284" w14:textId="77777777" w:rsidR="00A8185D" w:rsidRDefault="00A8185D" w:rsidP="00232F35">
            <w:pPr>
              <w:pStyle w:val="TAC"/>
            </w:pPr>
            <w:r>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1ABEDEFD" w14:textId="77777777" w:rsidR="00A8185D" w:rsidRDefault="00A8185D" w:rsidP="00232F35">
            <w:pPr>
              <w:pStyle w:val="TAC"/>
              <w:rPr>
                <w:lang w:val="en-US" w:eastAsia="zh-CN"/>
              </w:rPr>
            </w:pPr>
            <w:r>
              <w:rPr>
                <w:lang w:val="en-US" w:eastAsia="zh-CN"/>
              </w:rPr>
              <w:t>N/A</w:t>
            </w:r>
          </w:p>
        </w:tc>
        <w:tc>
          <w:tcPr>
            <w:tcW w:w="911" w:type="dxa"/>
            <w:tcBorders>
              <w:top w:val="single" w:sz="4" w:space="0" w:color="auto"/>
              <w:left w:val="single" w:sz="4" w:space="0" w:color="auto"/>
              <w:bottom w:val="single" w:sz="4" w:space="0" w:color="auto"/>
              <w:right w:val="single" w:sz="4" w:space="0" w:color="auto"/>
            </w:tcBorders>
            <w:vAlign w:val="center"/>
          </w:tcPr>
          <w:p w14:paraId="277D49C2" w14:textId="77777777" w:rsidR="00A8185D" w:rsidRDefault="00A8185D" w:rsidP="00232F35">
            <w:pPr>
              <w:pStyle w:val="TAC"/>
              <w:rPr>
                <w:lang w:eastAsia="zh-CN"/>
              </w:rPr>
            </w:pPr>
            <w:r>
              <w:rPr>
                <w:rFonts w:cs="Arial"/>
                <w:color w:val="000000"/>
                <w:szCs w:val="18"/>
              </w:rPr>
              <w:t>N/A</w:t>
            </w:r>
          </w:p>
        </w:tc>
        <w:tc>
          <w:tcPr>
            <w:tcW w:w="830" w:type="dxa"/>
            <w:tcBorders>
              <w:top w:val="single" w:sz="4" w:space="0" w:color="auto"/>
              <w:left w:val="single" w:sz="4" w:space="0" w:color="auto"/>
              <w:bottom w:val="single" w:sz="4" w:space="0" w:color="auto"/>
              <w:right w:val="single" w:sz="4" w:space="0" w:color="auto"/>
            </w:tcBorders>
            <w:vAlign w:val="center"/>
          </w:tcPr>
          <w:p w14:paraId="0C8353A6" w14:textId="77777777" w:rsidR="00A8185D" w:rsidRDefault="00A8185D" w:rsidP="00232F35">
            <w:pPr>
              <w:pStyle w:val="TAC"/>
            </w:pPr>
            <w:r>
              <w:rPr>
                <w:rFonts w:cs="Arial"/>
                <w:color w:val="000000"/>
                <w:szCs w:val="18"/>
              </w:rPr>
              <w:t>SDL</w:t>
            </w:r>
          </w:p>
        </w:tc>
        <w:tc>
          <w:tcPr>
            <w:tcW w:w="1095" w:type="dxa"/>
            <w:tcBorders>
              <w:top w:val="single" w:sz="4" w:space="0" w:color="auto"/>
              <w:left w:val="single" w:sz="4" w:space="0" w:color="auto"/>
              <w:bottom w:val="single" w:sz="4" w:space="0" w:color="auto"/>
              <w:right w:val="single" w:sz="4" w:space="0" w:color="auto"/>
            </w:tcBorders>
          </w:tcPr>
          <w:p w14:paraId="252CB550" w14:textId="77777777" w:rsidR="00A8185D" w:rsidRDefault="00A8185D" w:rsidP="00232F35">
            <w:pPr>
              <w:pStyle w:val="TAC"/>
              <w:rPr>
                <w:lang w:eastAsia="zh-CN"/>
              </w:rPr>
            </w:pPr>
            <w:r>
              <w:rPr>
                <w:rFonts w:cs="Arial"/>
                <w:lang w:eastAsia="ko-KR"/>
              </w:rPr>
              <w:t>N/A</w:t>
            </w:r>
          </w:p>
        </w:tc>
      </w:tr>
      <w:tr w:rsidR="00A8185D" w14:paraId="7C500A4C" w14:textId="77777777" w:rsidTr="00232F35">
        <w:trPr>
          <w:trHeight w:val="70"/>
          <w:jc w:val="center"/>
        </w:trPr>
        <w:tc>
          <w:tcPr>
            <w:tcW w:w="1696" w:type="dxa"/>
            <w:vMerge/>
            <w:tcBorders>
              <w:top w:val="nil"/>
              <w:left w:val="single" w:sz="4" w:space="0" w:color="auto"/>
              <w:bottom w:val="nil"/>
              <w:right w:val="single" w:sz="4" w:space="0" w:color="auto"/>
            </w:tcBorders>
            <w:vAlign w:val="center"/>
          </w:tcPr>
          <w:p w14:paraId="5CFCA9E3" w14:textId="77777777" w:rsidR="00A8185D" w:rsidRDefault="00A8185D" w:rsidP="00232F35">
            <w:pPr>
              <w:pStyle w:val="TAC"/>
            </w:pPr>
          </w:p>
        </w:tc>
        <w:tc>
          <w:tcPr>
            <w:tcW w:w="1134" w:type="dxa"/>
            <w:tcBorders>
              <w:top w:val="single" w:sz="4" w:space="0" w:color="auto"/>
              <w:left w:val="single" w:sz="4" w:space="0" w:color="auto"/>
              <w:bottom w:val="nil"/>
              <w:right w:val="single" w:sz="4" w:space="0" w:color="auto"/>
            </w:tcBorders>
            <w:vAlign w:val="center"/>
          </w:tcPr>
          <w:p w14:paraId="640E42B4" w14:textId="77777777" w:rsidR="00A8185D" w:rsidRDefault="00A8185D" w:rsidP="00232F35">
            <w:pPr>
              <w:pStyle w:val="TAC"/>
              <w:rPr>
                <w:lang w:eastAsia="zh-CN"/>
              </w:rPr>
            </w:pPr>
            <w:r>
              <w:rPr>
                <w:lang w:eastAsia="zh-CN"/>
              </w:rPr>
              <w:t>n78</w:t>
            </w:r>
            <w:r>
              <w:rPr>
                <w:vertAlign w:val="superscript"/>
                <w:lang w:eastAsia="zh-CN"/>
              </w:rPr>
              <w:t>12</w:t>
            </w:r>
          </w:p>
        </w:tc>
        <w:tc>
          <w:tcPr>
            <w:tcW w:w="1134" w:type="dxa"/>
            <w:tcBorders>
              <w:top w:val="single" w:sz="4" w:space="0" w:color="auto"/>
              <w:left w:val="single" w:sz="4" w:space="0" w:color="auto"/>
              <w:bottom w:val="single" w:sz="4" w:space="0" w:color="auto"/>
              <w:right w:val="single" w:sz="4" w:space="0" w:color="auto"/>
            </w:tcBorders>
            <w:vAlign w:val="center"/>
          </w:tcPr>
          <w:p w14:paraId="1221DA0C" w14:textId="77777777" w:rsidR="00A8185D" w:rsidRDefault="00A8185D" w:rsidP="00232F35">
            <w:pPr>
              <w:pStyle w:val="TAC"/>
              <w:rPr>
                <w:lang w:val="en-US" w:eastAsia="zh-CN"/>
              </w:rPr>
            </w:pPr>
            <w:r>
              <w:rPr>
                <w:rFonts w:cs="Arial"/>
                <w:color w:val="000000"/>
                <w:szCs w:val="18"/>
              </w:rPr>
              <w:t>3305</w:t>
            </w:r>
          </w:p>
        </w:tc>
        <w:tc>
          <w:tcPr>
            <w:tcW w:w="993" w:type="dxa"/>
            <w:tcBorders>
              <w:top w:val="single" w:sz="4" w:space="0" w:color="auto"/>
              <w:left w:val="single" w:sz="4" w:space="0" w:color="auto"/>
              <w:bottom w:val="single" w:sz="4" w:space="0" w:color="auto"/>
              <w:right w:val="single" w:sz="4" w:space="0" w:color="auto"/>
            </w:tcBorders>
            <w:vAlign w:val="center"/>
          </w:tcPr>
          <w:p w14:paraId="37B6ABFE" w14:textId="77777777" w:rsidR="00A8185D" w:rsidRDefault="00A8185D" w:rsidP="00232F35">
            <w:pPr>
              <w:pStyle w:val="TAC"/>
              <w:rPr>
                <w:lang w:eastAsia="zh-CN"/>
              </w:rPr>
            </w:pPr>
            <w:r>
              <w:rPr>
                <w:rFonts w:cs="Arial"/>
                <w:color w:val="000000"/>
                <w:szCs w:val="18"/>
              </w:rPr>
              <w:t>10</w:t>
            </w:r>
          </w:p>
        </w:tc>
        <w:tc>
          <w:tcPr>
            <w:tcW w:w="1096" w:type="dxa"/>
            <w:tcBorders>
              <w:top w:val="single" w:sz="4" w:space="0" w:color="auto"/>
              <w:left w:val="single" w:sz="4" w:space="0" w:color="auto"/>
              <w:bottom w:val="single" w:sz="4" w:space="0" w:color="auto"/>
              <w:right w:val="single" w:sz="4" w:space="0" w:color="auto"/>
            </w:tcBorders>
            <w:vAlign w:val="center"/>
          </w:tcPr>
          <w:p w14:paraId="75F0FA80" w14:textId="77777777" w:rsidR="00A8185D" w:rsidRDefault="00A8185D" w:rsidP="00232F35">
            <w:pPr>
              <w:pStyle w:val="TAC"/>
              <w:rPr>
                <w:lang w:val="en-US" w:eastAsia="zh-CN"/>
              </w:rPr>
            </w:pPr>
            <w:r>
              <w:rPr>
                <w:rFonts w:cs="Arial"/>
                <w:color w:val="000000"/>
                <w:sz w:val="14"/>
                <w:szCs w:val="14"/>
              </w:rPr>
              <w:t>1 RB</w:t>
            </w:r>
            <w:r>
              <w:rPr>
                <w:rFonts w:cs="Arial"/>
                <w:color w:val="000000"/>
                <w:sz w:val="14"/>
                <w:szCs w:val="14"/>
                <w:vertAlign w:val="subscript"/>
              </w:rPr>
              <w:t>START</w:t>
            </w:r>
            <w:r>
              <w:rPr>
                <w:rFonts w:cs="Arial"/>
                <w:color w:val="000000"/>
                <w:sz w:val="14"/>
                <w:szCs w:val="14"/>
              </w:rPr>
              <w:t>=25</w:t>
            </w:r>
          </w:p>
        </w:tc>
        <w:tc>
          <w:tcPr>
            <w:tcW w:w="960" w:type="dxa"/>
            <w:tcBorders>
              <w:top w:val="single" w:sz="4" w:space="0" w:color="auto"/>
              <w:left w:val="single" w:sz="4" w:space="0" w:color="auto"/>
              <w:bottom w:val="single" w:sz="4" w:space="0" w:color="auto"/>
              <w:right w:val="single" w:sz="4" w:space="0" w:color="auto"/>
            </w:tcBorders>
            <w:vAlign w:val="center"/>
          </w:tcPr>
          <w:p w14:paraId="38C6E86D" w14:textId="77777777" w:rsidR="00A8185D" w:rsidRDefault="00A8185D" w:rsidP="00232F35">
            <w:pPr>
              <w:pStyle w:val="TAC"/>
              <w:rPr>
                <w:lang w:eastAsia="zh-CN"/>
              </w:rPr>
            </w:pPr>
            <w:r>
              <w:rPr>
                <w:rFonts w:cs="Arial"/>
                <w:color w:val="000000"/>
                <w:szCs w:val="18"/>
              </w:rPr>
              <w:t>3305</w:t>
            </w:r>
          </w:p>
        </w:tc>
        <w:tc>
          <w:tcPr>
            <w:tcW w:w="911" w:type="dxa"/>
            <w:tcBorders>
              <w:top w:val="single" w:sz="4" w:space="0" w:color="auto"/>
              <w:left w:val="single" w:sz="4" w:space="0" w:color="auto"/>
              <w:bottom w:val="nil"/>
              <w:right w:val="single" w:sz="4" w:space="0" w:color="auto"/>
            </w:tcBorders>
            <w:vAlign w:val="center"/>
          </w:tcPr>
          <w:p w14:paraId="41CF750A" w14:textId="77777777" w:rsidR="00A8185D" w:rsidRDefault="00A8185D" w:rsidP="00232F35">
            <w:pPr>
              <w:pStyle w:val="TAC"/>
            </w:pPr>
            <w:r>
              <w:rPr>
                <w:rFonts w:cs="Arial"/>
                <w:color w:val="000000"/>
                <w:szCs w:val="18"/>
              </w:rPr>
              <w:t>N/A</w:t>
            </w:r>
          </w:p>
        </w:tc>
        <w:tc>
          <w:tcPr>
            <w:tcW w:w="830" w:type="dxa"/>
            <w:tcBorders>
              <w:top w:val="single" w:sz="4" w:space="0" w:color="auto"/>
              <w:left w:val="single" w:sz="4" w:space="0" w:color="auto"/>
              <w:bottom w:val="nil"/>
              <w:right w:val="single" w:sz="4" w:space="0" w:color="auto"/>
            </w:tcBorders>
            <w:vAlign w:val="center"/>
          </w:tcPr>
          <w:p w14:paraId="4EC9D97F" w14:textId="77777777" w:rsidR="00A8185D" w:rsidRDefault="00A8185D" w:rsidP="00232F35">
            <w:pPr>
              <w:pStyle w:val="TAC"/>
              <w:rPr>
                <w:lang w:eastAsia="zh-CN"/>
              </w:rPr>
            </w:pPr>
            <w:r>
              <w:rPr>
                <w:rFonts w:cs="Arial"/>
                <w:color w:val="000000"/>
                <w:szCs w:val="18"/>
              </w:rPr>
              <w:t>TDD</w:t>
            </w:r>
          </w:p>
        </w:tc>
        <w:tc>
          <w:tcPr>
            <w:tcW w:w="1095" w:type="dxa"/>
            <w:tcBorders>
              <w:top w:val="single" w:sz="4" w:space="0" w:color="auto"/>
              <w:left w:val="single" w:sz="4" w:space="0" w:color="auto"/>
              <w:bottom w:val="nil"/>
              <w:right w:val="single" w:sz="4" w:space="0" w:color="auto"/>
            </w:tcBorders>
          </w:tcPr>
          <w:p w14:paraId="30A9C750" w14:textId="77777777" w:rsidR="00A8185D" w:rsidRDefault="00A8185D" w:rsidP="00232F35">
            <w:pPr>
              <w:pStyle w:val="TAC"/>
            </w:pPr>
            <w:r>
              <w:rPr>
                <w:rFonts w:cs="Arial"/>
                <w:lang w:eastAsia="ko-KR"/>
              </w:rPr>
              <w:t>N/A</w:t>
            </w:r>
          </w:p>
        </w:tc>
      </w:tr>
      <w:tr w:rsidR="00A8185D" w14:paraId="0B5228BA" w14:textId="77777777" w:rsidTr="00232F35">
        <w:trPr>
          <w:trHeight w:val="70"/>
          <w:jc w:val="center"/>
        </w:trPr>
        <w:tc>
          <w:tcPr>
            <w:tcW w:w="1696" w:type="dxa"/>
            <w:tcBorders>
              <w:top w:val="nil"/>
              <w:left w:val="single" w:sz="4" w:space="0" w:color="auto"/>
              <w:bottom w:val="single" w:sz="4" w:space="0" w:color="auto"/>
              <w:right w:val="single" w:sz="4" w:space="0" w:color="auto"/>
            </w:tcBorders>
            <w:vAlign w:val="center"/>
          </w:tcPr>
          <w:p w14:paraId="25A7F554" w14:textId="77777777" w:rsidR="00A8185D" w:rsidRDefault="00A8185D" w:rsidP="00232F35">
            <w:pPr>
              <w:pStyle w:val="TAC"/>
            </w:pPr>
          </w:p>
        </w:tc>
        <w:tc>
          <w:tcPr>
            <w:tcW w:w="1134" w:type="dxa"/>
            <w:tcBorders>
              <w:top w:val="nil"/>
              <w:left w:val="single" w:sz="4" w:space="0" w:color="auto"/>
              <w:bottom w:val="single" w:sz="4" w:space="0" w:color="auto"/>
              <w:right w:val="single" w:sz="4" w:space="0" w:color="auto"/>
            </w:tcBorders>
            <w:vAlign w:val="center"/>
          </w:tcPr>
          <w:p w14:paraId="377B6AC3" w14:textId="77777777" w:rsidR="00A8185D" w:rsidRDefault="00A8185D" w:rsidP="00232F35">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14BB8D1D" w14:textId="77777777" w:rsidR="00A8185D" w:rsidRDefault="00A8185D" w:rsidP="00232F35">
            <w:pPr>
              <w:pStyle w:val="TAC"/>
              <w:rPr>
                <w:rFonts w:cs="Arial"/>
                <w:lang w:eastAsia="ko-KR"/>
              </w:rPr>
            </w:pPr>
            <w:r>
              <w:rPr>
                <w:rFonts w:eastAsia="PMingLiU" w:cs="Arial" w:hint="eastAsia"/>
                <w:color w:val="000000"/>
                <w:szCs w:val="18"/>
                <w:lang w:eastAsia="zh-TW"/>
              </w:rPr>
              <w:t>3</w:t>
            </w:r>
            <w:r>
              <w:rPr>
                <w:rFonts w:eastAsia="PMingLiU" w:cs="Arial"/>
                <w:color w:val="000000"/>
                <w:szCs w:val="18"/>
                <w:lang w:eastAsia="zh-TW"/>
              </w:rPr>
              <w:t>780</w:t>
            </w:r>
          </w:p>
        </w:tc>
        <w:tc>
          <w:tcPr>
            <w:tcW w:w="993" w:type="dxa"/>
            <w:tcBorders>
              <w:top w:val="single" w:sz="4" w:space="0" w:color="auto"/>
              <w:left w:val="single" w:sz="4" w:space="0" w:color="auto"/>
              <w:bottom w:val="single" w:sz="4" w:space="0" w:color="auto"/>
              <w:right w:val="single" w:sz="4" w:space="0" w:color="auto"/>
            </w:tcBorders>
            <w:vAlign w:val="center"/>
          </w:tcPr>
          <w:p w14:paraId="7A2155F1" w14:textId="77777777" w:rsidR="00A8185D" w:rsidRDefault="00A8185D" w:rsidP="00232F35">
            <w:pPr>
              <w:pStyle w:val="TAC"/>
              <w:rPr>
                <w:rFonts w:cs="Arial"/>
                <w:lang w:eastAsia="ko-KR"/>
              </w:rPr>
            </w:pPr>
            <w:r>
              <w:rPr>
                <w:rFonts w:cs="Arial"/>
                <w:color w:val="000000"/>
                <w:szCs w:val="18"/>
              </w:rPr>
              <w:t>10</w:t>
            </w:r>
          </w:p>
        </w:tc>
        <w:tc>
          <w:tcPr>
            <w:tcW w:w="1096" w:type="dxa"/>
            <w:tcBorders>
              <w:top w:val="single" w:sz="4" w:space="0" w:color="auto"/>
              <w:left w:val="single" w:sz="4" w:space="0" w:color="auto"/>
              <w:bottom w:val="single" w:sz="4" w:space="0" w:color="auto"/>
              <w:right w:val="single" w:sz="4" w:space="0" w:color="auto"/>
            </w:tcBorders>
            <w:vAlign w:val="center"/>
          </w:tcPr>
          <w:p w14:paraId="6BEAF888" w14:textId="77777777" w:rsidR="00A8185D" w:rsidRDefault="00A8185D" w:rsidP="00232F35">
            <w:pPr>
              <w:pStyle w:val="TAC"/>
              <w:rPr>
                <w:rFonts w:cs="Arial"/>
                <w:lang w:eastAsia="ko-KR"/>
              </w:rPr>
            </w:pPr>
            <w:r>
              <w:rPr>
                <w:rFonts w:cs="Arial"/>
                <w:color w:val="000000"/>
                <w:sz w:val="14"/>
                <w:szCs w:val="14"/>
              </w:rPr>
              <w:t>1 RB</w:t>
            </w:r>
            <w:r>
              <w:rPr>
                <w:rFonts w:cs="Arial"/>
                <w:color w:val="000000"/>
                <w:sz w:val="14"/>
                <w:szCs w:val="14"/>
                <w:vertAlign w:val="subscript"/>
              </w:rPr>
              <w:t>START</w:t>
            </w:r>
            <w:r>
              <w:rPr>
                <w:rFonts w:cs="Arial"/>
                <w:color w:val="000000"/>
                <w:sz w:val="14"/>
                <w:szCs w:val="14"/>
              </w:rPr>
              <w:t>=25</w:t>
            </w:r>
          </w:p>
        </w:tc>
        <w:tc>
          <w:tcPr>
            <w:tcW w:w="960" w:type="dxa"/>
            <w:tcBorders>
              <w:top w:val="single" w:sz="4" w:space="0" w:color="auto"/>
              <w:left w:val="single" w:sz="4" w:space="0" w:color="auto"/>
              <w:bottom w:val="single" w:sz="4" w:space="0" w:color="auto"/>
              <w:right w:val="single" w:sz="4" w:space="0" w:color="auto"/>
            </w:tcBorders>
            <w:vAlign w:val="center"/>
          </w:tcPr>
          <w:p w14:paraId="304D6E85" w14:textId="77777777" w:rsidR="00A8185D" w:rsidRDefault="00A8185D" w:rsidP="00232F35">
            <w:pPr>
              <w:pStyle w:val="TAC"/>
              <w:rPr>
                <w:rFonts w:cs="Arial"/>
                <w:lang w:eastAsia="ko-KR"/>
              </w:rPr>
            </w:pPr>
            <w:r>
              <w:rPr>
                <w:rFonts w:eastAsia="PMingLiU" w:cs="Arial" w:hint="eastAsia"/>
                <w:color w:val="000000"/>
                <w:szCs w:val="18"/>
                <w:lang w:eastAsia="zh-TW"/>
              </w:rPr>
              <w:t>3</w:t>
            </w:r>
            <w:r>
              <w:rPr>
                <w:rFonts w:eastAsia="PMingLiU" w:cs="Arial"/>
                <w:color w:val="000000"/>
                <w:szCs w:val="18"/>
                <w:lang w:eastAsia="zh-TW"/>
              </w:rPr>
              <w:t>780</w:t>
            </w:r>
          </w:p>
        </w:tc>
        <w:tc>
          <w:tcPr>
            <w:tcW w:w="911" w:type="dxa"/>
            <w:tcBorders>
              <w:top w:val="nil"/>
              <w:left w:val="single" w:sz="4" w:space="0" w:color="auto"/>
              <w:bottom w:val="single" w:sz="4" w:space="0" w:color="auto"/>
              <w:right w:val="single" w:sz="4" w:space="0" w:color="auto"/>
            </w:tcBorders>
            <w:vAlign w:val="center"/>
          </w:tcPr>
          <w:p w14:paraId="2595BA90" w14:textId="77777777" w:rsidR="00A8185D" w:rsidRDefault="00A8185D" w:rsidP="00232F35">
            <w:pPr>
              <w:pStyle w:val="TAC"/>
              <w:rPr>
                <w:rFonts w:cs="Arial"/>
                <w:lang w:eastAsia="ko-KR"/>
              </w:rPr>
            </w:pPr>
          </w:p>
        </w:tc>
        <w:tc>
          <w:tcPr>
            <w:tcW w:w="830" w:type="dxa"/>
            <w:tcBorders>
              <w:top w:val="nil"/>
              <w:left w:val="single" w:sz="4" w:space="0" w:color="auto"/>
              <w:bottom w:val="single" w:sz="4" w:space="0" w:color="auto"/>
              <w:right w:val="single" w:sz="4" w:space="0" w:color="auto"/>
            </w:tcBorders>
            <w:vAlign w:val="center"/>
          </w:tcPr>
          <w:p w14:paraId="7C22DC68" w14:textId="77777777" w:rsidR="00A8185D" w:rsidRDefault="00A8185D" w:rsidP="00232F35">
            <w:pPr>
              <w:pStyle w:val="TAC"/>
              <w:rPr>
                <w:rFonts w:cs="Arial"/>
                <w:lang w:eastAsia="ko-KR"/>
              </w:rPr>
            </w:pPr>
          </w:p>
        </w:tc>
        <w:tc>
          <w:tcPr>
            <w:tcW w:w="1095" w:type="dxa"/>
            <w:tcBorders>
              <w:top w:val="nil"/>
              <w:left w:val="single" w:sz="4" w:space="0" w:color="auto"/>
              <w:bottom w:val="single" w:sz="4" w:space="0" w:color="auto"/>
              <w:right w:val="single" w:sz="4" w:space="0" w:color="auto"/>
            </w:tcBorders>
          </w:tcPr>
          <w:p w14:paraId="606E8787" w14:textId="77777777" w:rsidR="00A8185D" w:rsidRDefault="00A8185D" w:rsidP="00232F35">
            <w:pPr>
              <w:pStyle w:val="TAC"/>
              <w:rPr>
                <w:rFonts w:cs="Arial"/>
                <w:lang w:eastAsia="ko-KR"/>
              </w:rPr>
            </w:pPr>
          </w:p>
        </w:tc>
      </w:tr>
      <w:tr w:rsidR="00A8185D" w14:paraId="62EC3E6A" w14:textId="77777777" w:rsidTr="00232F35">
        <w:trPr>
          <w:trHeight w:val="70"/>
          <w:jc w:val="center"/>
        </w:trPr>
        <w:tc>
          <w:tcPr>
            <w:tcW w:w="9849" w:type="dxa"/>
            <w:gridSpan w:val="9"/>
            <w:tcBorders>
              <w:top w:val="single" w:sz="4" w:space="0" w:color="auto"/>
              <w:left w:val="single" w:sz="4" w:space="0" w:color="auto"/>
              <w:bottom w:val="single" w:sz="4" w:space="0" w:color="auto"/>
              <w:right w:val="single" w:sz="4" w:space="0" w:color="auto"/>
            </w:tcBorders>
            <w:vAlign w:val="center"/>
          </w:tcPr>
          <w:p w14:paraId="69F12383" w14:textId="77777777" w:rsidR="00A8185D" w:rsidRPr="00EA3B90" w:rsidRDefault="00A8185D" w:rsidP="00232F35">
            <w:pPr>
              <w:pStyle w:val="TAC"/>
              <w:jc w:val="left"/>
            </w:pPr>
            <w:r>
              <w:t>NOTE 12:</w:t>
            </w:r>
            <w:r>
              <w:tab/>
              <w:t>This band supports intra-band non-contiguous uplink configuration</w:t>
            </w:r>
          </w:p>
        </w:tc>
      </w:tr>
    </w:tbl>
    <w:p w14:paraId="1C2362F1" w14:textId="77777777" w:rsidR="00A8185D" w:rsidRDefault="00A8185D" w:rsidP="00A8185D">
      <w:pPr>
        <w:rPr>
          <w:rFonts w:ascii="Arial" w:hAnsi="Arial" w:cs="Arial"/>
          <w:color w:val="0000FF"/>
          <w:sz w:val="32"/>
          <w:szCs w:val="32"/>
          <w:lang w:eastAsia="ja-JP"/>
        </w:rPr>
      </w:pPr>
    </w:p>
    <w:p w14:paraId="05D50235" w14:textId="286FF70C" w:rsidR="006F4A4A" w:rsidRDefault="006F4A4A" w:rsidP="006F4A4A">
      <w:pPr>
        <w:pStyle w:val="21"/>
      </w:pPr>
      <w:bookmarkStart w:id="365" w:name="_Toc136288350"/>
      <w:r>
        <w:rPr>
          <w:rFonts w:hint="eastAsia"/>
        </w:rPr>
        <w:t>5.35</w:t>
      </w:r>
      <w:r w:rsidRPr="000469EC">
        <w:tab/>
      </w:r>
      <w:r>
        <w:rPr>
          <w:rFonts w:hint="eastAsia"/>
        </w:rPr>
        <w:t>CA_n</w:t>
      </w:r>
      <w:r>
        <w:t>3</w:t>
      </w:r>
      <w:r>
        <w:rPr>
          <w:rFonts w:hint="eastAsia"/>
        </w:rPr>
        <w:t>-n</w:t>
      </w:r>
      <w:r>
        <w:t>20</w:t>
      </w:r>
      <w:r>
        <w:rPr>
          <w:rFonts w:hint="eastAsia"/>
        </w:rPr>
        <w:t>-n</w:t>
      </w:r>
      <w:r>
        <w:t>28</w:t>
      </w:r>
      <w:bookmarkEnd w:id="365"/>
    </w:p>
    <w:p w14:paraId="57C24F71" w14:textId="3F321D23" w:rsidR="006F4A4A" w:rsidRPr="00A20126" w:rsidRDefault="006F4A4A" w:rsidP="006F4A4A">
      <w:pPr>
        <w:pStyle w:val="31"/>
      </w:pPr>
      <w:bookmarkStart w:id="366" w:name="_Toc136288351"/>
      <w:r>
        <w:t>5.35.1</w:t>
      </w:r>
      <w:r>
        <w:tab/>
        <w:t>Common for 1 band UL and 2 bands UL CA</w:t>
      </w:r>
      <w:bookmarkEnd w:id="366"/>
    </w:p>
    <w:p w14:paraId="546E97FD" w14:textId="6DD3EA1E" w:rsidR="006F4A4A" w:rsidRDefault="006F4A4A" w:rsidP="006F4A4A">
      <w:pPr>
        <w:pStyle w:val="41"/>
      </w:pPr>
      <w:bookmarkStart w:id="367" w:name="_Toc136288352"/>
      <w:r>
        <w:rPr>
          <w:rFonts w:hint="eastAsia"/>
        </w:rPr>
        <w:t>5.35.1</w:t>
      </w:r>
      <w:r>
        <w:t>.1</w:t>
      </w:r>
      <w:r>
        <w:tab/>
        <w:t xml:space="preserve">Operating bands for </w:t>
      </w:r>
      <w:r>
        <w:rPr>
          <w:rFonts w:hint="eastAsia"/>
        </w:rPr>
        <w:t>CA</w:t>
      </w:r>
      <w:bookmarkEnd w:id="367"/>
    </w:p>
    <w:p w14:paraId="31C99B01" w14:textId="03343761" w:rsidR="006F4A4A" w:rsidRPr="000469EC" w:rsidRDefault="006F4A4A" w:rsidP="006F4A4A">
      <w:pPr>
        <w:pStyle w:val="TH"/>
        <w:rPr>
          <w:rFonts w:cs="Arial"/>
        </w:rPr>
      </w:pPr>
      <w:r>
        <w:rPr>
          <w:rFonts w:cs="Arial"/>
        </w:rPr>
        <w:t>Table 5.35.1.1-1</w:t>
      </w:r>
      <w:r w:rsidRPr="000469EC">
        <w:rPr>
          <w:rFonts w:cs="Arial"/>
        </w:rPr>
        <w:t>: Inter-band CA operating bands involving FR1 (three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6"/>
        <w:gridCol w:w="975"/>
        <w:gridCol w:w="1192"/>
        <w:gridCol w:w="517"/>
        <w:gridCol w:w="1167"/>
        <w:gridCol w:w="1210"/>
        <w:gridCol w:w="317"/>
        <w:gridCol w:w="1401"/>
        <w:gridCol w:w="937"/>
      </w:tblGrid>
      <w:tr w:rsidR="006F4A4A" w14:paraId="25BED50E" w14:textId="77777777" w:rsidTr="00232F35">
        <w:trPr>
          <w:trHeight w:val="225"/>
          <w:jc w:val="center"/>
        </w:trPr>
        <w:tc>
          <w:tcPr>
            <w:tcW w:w="1326" w:type="dxa"/>
            <w:vMerge w:val="restart"/>
            <w:tcBorders>
              <w:top w:val="single" w:sz="4" w:space="0" w:color="auto"/>
              <w:left w:val="single" w:sz="4" w:space="0" w:color="auto"/>
              <w:bottom w:val="single" w:sz="4" w:space="0" w:color="auto"/>
              <w:right w:val="single" w:sz="4" w:space="0" w:color="auto"/>
            </w:tcBorders>
            <w:hideMark/>
          </w:tcPr>
          <w:p w14:paraId="1E4C43E4" w14:textId="77777777" w:rsidR="006F4A4A" w:rsidRDefault="006F4A4A" w:rsidP="00232F35">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975" w:type="dxa"/>
            <w:vMerge w:val="restart"/>
            <w:tcBorders>
              <w:top w:val="single" w:sz="4" w:space="0" w:color="auto"/>
              <w:left w:val="single" w:sz="4" w:space="0" w:color="auto"/>
              <w:bottom w:val="single" w:sz="4" w:space="0" w:color="auto"/>
              <w:right w:val="single" w:sz="4" w:space="0" w:color="auto"/>
            </w:tcBorders>
            <w:hideMark/>
          </w:tcPr>
          <w:p w14:paraId="6ED54317" w14:textId="77777777" w:rsidR="006F4A4A" w:rsidRDefault="006F4A4A" w:rsidP="00232F35">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876" w:type="dxa"/>
            <w:gridSpan w:val="3"/>
            <w:tcBorders>
              <w:top w:val="single" w:sz="4" w:space="0" w:color="auto"/>
              <w:left w:val="single" w:sz="4" w:space="0" w:color="auto"/>
              <w:bottom w:val="single" w:sz="4" w:space="0" w:color="auto"/>
              <w:right w:val="single" w:sz="4" w:space="0" w:color="auto"/>
            </w:tcBorders>
            <w:noWrap/>
            <w:vAlign w:val="bottom"/>
            <w:hideMark/>
          </w:tcPr>
          <w:p w14:paraId="067BAB37" w14:textId="77777777" w:rsidR="006F4A4A" w:rsidRDefault="006F4A4A" w:rsidP="00232F35">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1641926" w14:textId="77777777" w:rsidR="006F4A4A" w:rsidRDefault="006F4A4A" w:rsidP="00232F35">
            <w:pPr>
              <w:keepNext/>
              <w:keepLines/>
              <w:spacing w:after="0"/>
              <w:jc w:val="center"/>
              <w:rPr>
                <w:rFonts w:ascii="Arial" w:hAnsi="Arial"/>
                <w:b/>
                <w:color w:val="000000"/>
                <w:sz w:val="18"/>
              </w:rPr>
            </w:pPr>
            <w:r>
              <w:rPr>
                <w:rFonts w:ascii="Arial" w:hAnsi="Arial"/>
                <w:b/>
                <w:color w:val="000000"/>
                <w:sz w:val="18"/>
              </w:rPr>
              <w:t>Downlink (DL) operating band</w:t>
            </w:r>
          </w:p>
        </w:tc>
        <w:tc>
          <w:tcPr>
            <w:tcW w:w="937" w:type="dxa"/>
            <w:vMerge w:val="restart"/>
            <w:tcBorders>
              <w:top w:val="single" w:sz="4" w:space="0" w:color="auto"/>
              <w:left w:val="single" w:sz="4" w:space="0" w:color="auto"/>
              <w:bottom w:val="single" w:sz="4" w:space="0" w:color="auto"/>
              <w:right w:val="single" w:sz="4" w:space="0" w:color="auto"/>
            </w:tcBorders>
            <w:hideMark/>
          </w:tcPr>
          <w:p w14:paraId="08259B2D" w14:textId="77777777" w:rsidR="006F4A4A" w:rsidRDefault="006F4A4A" w:rsidP="00232F35">
            <w:pPr>
              <w:keepNext/>
              <w:keepLines/>
              <w:spacing w:after="0"/>
              <w:jc w:val="center"/>
              <w:rPr>
                <w:rFonts w:ascii="Arial" w:hAnsi="Arial"/>
                <w:b/>
                <w:color w:val="000000"/>
                <w:sz w:val="18"/>
              </w:rPr>
            </w:pPr>
            <w:r>
              <w:rPr>
                <w:rFonts w:ascii="Arial" w:hAnsi="Arial"/>
                <w:b/>
                <w:color w:val="000000"/>
                <w:sz w:val="18"/>
              </w:rPr>
              <w:t>Duplex Mode</w:t>
            </w:r>
          </w:p>
        </w:tc>
      </w:tr>
      <w:tr w:rsidR="006F4A4A" w14:paraId="79A0F68D" w14:textId="77777777" w:rsidTr="00232F35">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004D68" w14:textId="77777777" w:rsidR="006F4A4A" w:rsidRDefault="006F4A4A" w:rsidP="00232F35">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A66806" w14:textId="77777777" w:rsidR="006F4A4A" w:rsidRDefault="006F4A4A" w:rsidP="00232F35">
            <w:pPr>
              <w:spacing w:after="0"/>
              <w:rPr>
                <w:rFonts w:ascii="Arial" w:hAnsi="Arial"/>
                <w:b/>
                <w:color w:val="000000"/>
                <w:sz w:val="18"/>
              </w:rPr>
            </w:pPr>
          </w:p>
        </w:tc>
        <w:tc>
          <w:tcPr>
            <w:tcW w:w="2876" w:type="dxa"/>
            <w:gridSpan w:val="3"/>
            <w:tcBorders>
              <w:top w:val="single" w:sz="4" w:space="0" w:color="auto"/>
              <w:left w:val="single" w:sz="4" w:space="0" w:color="auto"/>
              <w:bottom w:val="single" w:sz="4" w:space="0" w:color="auto"/>
              <w:right w:val="single" w:sz="4" w:space="0" w:color="auto"/>
            </w:tcBorders>
            <w:noWrap/>
            <w:vAlign w:val="bottom"/>
            <w:hideMark/>
          </w:tcPr>
          <w:p w14:paraId="65F16E77" w14:textId="77777777" w:rsidR="006F4A4A" w:rsidRDefault="006F4A4A" w:rsidP="00232F35">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A27C596" w14:textId="77777777" w:rsidR="006F4A4A" w:rsidRDefault="006F4A4A" w:rsidP="00232F35">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D3FD15" w14:textId="77777777" w:rsidR="006F4A4A" w:rsidRDefault="006F4A4A" w:rsidP="00232F35">
            <w:pPr>
              <w:spacing w:after="0"/>
              <w:rPr>
                <w:rFonts w:ascii="Arial" w:hAnsi="Arial"/>
                <w:b/>
                <w:color w:val="000000"/>
                <w:sz w:val="18"/>
              </w:rPr>
            </w:pPr>
          </w:p>
        </w:tc>
      </w:tr>
      <w:tr w:rsidR="006F4A4A" w14:paraId="204207BE" w14:textId="77777777" w:rsidTr="00232F35">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1F7CF4" w14:textId="77777777" w:rsidR="006F4A4A" w:rsidRDefault="006F4A4A" w:rsidP="00232F35">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096EAF" w14:textId="77777777" w:rsidR="006F4A4A" w:rsidRDefault="006F4A4A" w:rsidP="00232F35">
            <w:pPr>
              <w:spacing w:after="0"/>
              <w:rPr>
                <w:rFonts w:ascii="Arial" w:hAnsi="Arial"/>
                <w:b/>
                <w:color w:val="000000"/>
                <w:sz w:val="18"/>
              </w:rPr>
            </w:pPr>
          </w:p>
        </w:tc>
        <w:tc>
          <w:tcPr>
            <w:tcW w:w="2876" w:type="dxa"/>
            <w:gridSpan w:val="3"/>
            <w:tcBorders>
              <w:top w:val="single" w:sz="4" w:space="0" w:color="auto"/>
              <w:left w:val="single" w:sz="4" w:space="0" w:color="auto"/>
              <w:bottom w:val="single" w:sz="4" w:space="0" w:color="auto"/>
              <w:right w:val="single" w:sz="4" w:space="0" w:color="auto"/>
            </w:tcBorders>
            <w:hideMark/>
          </w:tcPr>
          <w:p w14:paraId="12E82BCF" w14:textId="77777777" w:rsidR="006F4A4A" w:rsidRDefault="006F4A4A" w:rsidP="00232F35">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6FE55DD1" w14:textId="77777777" w:rsidR="006F4A4A" w:rsidRDefault="006F4A4A" w:rsidP="00232F35">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4D0EEA" w14:textId="77777777" w:rsidR="006F4A4A" w:rsidRDefault="006F4A4A" w:rsidP="00232F35">
            <w:pPr>
              <w:spacing w:after="0"/>
              <w:rPr>
                <w:rFonts w:ascii="Arial" w:hAnsi="Arial"/>
                <w:b/>
                <w:color w:val="000000"/>
                <w:sz w:val="18"/>
              </w:rPr>
            </w:pPr>
          </w:p>
        </w:tc>
      </w:tr>
      <w:tr w:rsidR="006F4A4A" w14:paraId="74CF9B67" w14:textId="77777777" w:rsidTr="00232F35">
        <w:trPr>
          <w:trHeight w:val="225"/>
          <w:jc w:val="center"/>
        </w:trPr>
        <w:tc>
          <w:tcPr>
            <w:tcW w:w="1326" w:type="dxa"/>
            <w:vMerge w:val="restart"/>
            <w:tcBorders>
              <w:top w:val="single" w:sz="4" w:space="0" w:color="auto"/>
              <w:left w:val="single" w:sz="4" w:space="0" w:color="auto"/>
              <w:bottom w:val="single" w:sz="4" w:space="0" w:color="auto"/>
              <w:right w:val="single" w:sz="4" w:space="0" w:color="auto"/>
            </w:tcBorders>
            <w:vAlign w:val="center"/>
            <w:hideMark/>
          </w:tcPr>
          <w:p w14:paraId="202FCA9C" w14:textId="77777777" w:rsidR="006F4A4A" w:rsidRPr="00050EB8" w:rsidRDefault="006F4A4A" w:rsidP="00232F35">
            <w:pPr>
              <w:keepNext/>
              <w:keepLines/>
              <w:spacing w:after="0"/>
              <w:jc w:val="center"/>
              <w:rPr>
                <w:rFonts w:ascii="Arial" w:hAnsi="Arial"/>
                <w:color w:val="000000"/>
                <w:sz w:val="18"/>
                <w:lang w:eastAsia="zh-CN"/>
              </w:rPr>
            </w:pPr>
            <w:r w:rsidRPr="009B4792">
              <w:rPr>
                <w:rFonts w:ascii="Arial" w:eastAsia="宋体" w:hAnsi="Arial"/>
                <w:color w:val="000000"/>
                <w:sz w:val="18"/>
                <w:lang w:eastAsia="zh-CN"/>
              </w:rPr>
              <w:t>CA_n</w:t>
            </w:r>
            <w:r>
              <w:rPr>
                <w:rFonts w:ascii="Arial" w:eastAsia="宋体" w:hAnsi="Arial"/>
                <w:color w:val="000000"/>
                <w:sz w:val="18"/>
                <w:lang w:eastAsia="zh-CN"/>
              </w:rPr>
              <w:t>3</w:t>
            </w:r>
            <w:r w:rsidRPr="009B4792">
              <w:rPr>
                <w:rFonts w:ascii="Arial" w:eastAsia="宋体" w:hAnsi="Arial"/>
                <w:color w:val="000000"/>
                <w:sz w:val="18"/>
                <w:lang w:eastAsia="zh-CN"/>
              </w:rPr>
              <w:t>-n</w:t>
            </w:r>
            <w:r>
              <w:rPr>
                <w:rFonts w:ascii="Arial" w:eastAsia="宋体" w:hAnsi="Arial"/>
                <w:color w:val="000000"/>
                <w:sz w:val="18"/>
                <w:lang w:eastAsia="zh-CN"/>
              </w:rPr>
              <w:t>20</w:t>
            </w:r>
            <w:r w:rsidRPr="009B4792">
              <w:rPr>
                <w:rFonts w:ascii="Arial" w:eastAsia="宋体" w:hAnsi="Arial"/>
                <w:color w:val="000000"/>
                <w:sz w:val="18"/>
                <w:lang w:eastAsia="zh-CN"/>
              </w:rPr>
              <w:t>-</w:t>
            </w:r>
            <w:r>
              <w:rPr>
                <w:rFonts w:ascii="Arial" w:eastAsia="宋体" w:hAnsi="Arial"/>
                <w:color w:val="000000"/>
                <w:sz w:val="18"/>
                <w:lang w:eastAsia="zh-CN"/>
              </w:rPr>
              <w:t>n28</w:t>
            </w:r>
          </w:p>
        </w:tc>
        <w:tc>
          <w:tcPr>
            <w:tcW w:w="975" w:type="dxa"/>
            <w:tcBorders>
              <w:top w:val="single" w:sz="4" w:space="0" w:color="auto"/>
              <w:left w:val="single" w:sz="4" w:space="0" w:color="auto"/>
              <w:bottom w:val="single" w:sz="4" w:space="0" w:color="auto"/>
              <w:right w:val="single" w:sz="4" w:space="0" w:color="auto"/>
            </w:tcBorders>
            <w:vAlign w:val="center"/>
            <w:hideMark/>
          </w:tcPr>
          <w:p w14:paraId="647C7A31" w14:textId="77777777" w:rsidR="006F4A4A" w:rsidRPr="00050EB8" w:rsidRDefault="006F4A4A" w:rsidP="00232F35">
            <w:pPr>
              <w:keepNext/>
              <w:keepLines/>
              <w:spacing w:after="0"/>
              <w:jc w:val="center"/>
              <w:rPr>
                <w:rFonts w:ascii="Arial" w:hAnsi="Arial"/>
                <w:color w:val="000000"/>
                <w:sz w:val="18"/>
              </w:rPr>
            </w:pPr>
            <w:r>
              <w:rPr>
                <w:rFonts w:ascii="Arial" w:hAnsi="Arial"/>
                <w:color w:val="000000"/>
                <w:sz w:val="18"/>
              </w:rPr>
              <w:t>n3</w:t>
            </w:r>
          </w:p>
        </w:tc>
        <w:tc>
          <w:tcPr>
            <w:tcW w:w="1192" w:type="dxa"/>
            <w:tcBorders>
              <w:top w:val="single" w:sz="4" w:space="0" w:color="auto"/>
              <w:left w:val="single" w:sz="4" w:space="0" w:color="auto"/>
              <w:bottom w:val="single" w:sz="4" w:space="0" w:color="auto"/>
              <w:right w:val="single" w:sz="4" w:space="0" w:color="auto"/>
            </w:tcBorders>
            <w:hideMark/>
          </w:tcPr>
          <w:p w14:paraId="16689A7F" w14:textId="77777777" w:rsidR="006F4A4A" w:rsidRPr="00050EB8" w:rsidRDefault="006F4A4A" w:rsidP="00232F35">
            <w:pPr>
              <w:keepNext/>
              <w:keepLines/>
              <w:spacing w:after="0"/>
              <w:jc w:val="right"/>
              <w:rPr>
                <w:rFonts w:ascii="Arial" w:hAnsi="Arial" w:cs="Arial"/>
                <w:color w:val="000000"/>
                <w:sz w:val="18"/>
                <w:lang w:eastAsia="zh-CN"/>
              </w:rPr>
            </w:pPr>
            <w:r>
              <w:rPr>
                <w:rFonts w:ascii="Arial" w:hAnsi="Arial" w:cs="Arial"/>
                <w:sz w:val="18"/>
                <w:lang w:val="en-US" w:eastAsia="zh-CN"/>
              </w:rPr>
              <w:t>1710 MHz</w:t>
            </w:r>
          </w:p>
        </w:tc>
        <w:tc>
          <w:tcPr>
            <w:tcW w:w="517" w:type="dxa"/>
            <w:tcBorders>
              <w:top w:val="single" w:sz="4" w:space="0" w:color="auto"/>
              <w:left w:val="single" w:sz="4" w:space="0" w:color="auto"/>
              <w:bottom w:val="single" w:sz="4" w:space="0" w:color="auto"/>
              <w:right w:val="single" w:sz="4" w:space="0" w:color="auto"/>
            </w:tcBorders>
            <w:hideMark/>
          </w:tcPr>
          <w:p w14:paraId="45FBB4CE" w14:textId="77777777" w:rsidR="006F4A4A" w:rsidRDefault="006F4A4A" w:rsidP="00232F35">
            <w:pPr>
              <w:keepNext/>
              <w:keepLines/>
              <w:spacing w:after="0"/>
              <w:jc w:val="center"/>
              <w:rPr>
                <w:rFonts w:ascii="Arial" w:hAnsi="Arial" w:cs="Arial"/>
                <w:color w:val="000000"/>
                <w:sz w:val="18"/>
              </w:rPr>
            </w:pPr>
            <w:r>
              <w:rPr>
                <w:rFonts w:ascii="Arial" w:hAnsi="Arial" w:cs="Arial"/>
                <w:sz w:val="18"/>
                <w:lang w:val="en-US" w:eastAsia="zh-CN"/>
              </w:rPr>
              <w:t>–</w:t>
            </w:r>
          </w:p>
        </w:tc>
        <w:tc>
          <w:tcPr>
            <w:tcW w:w="1167" w:type="dxa"/>
            <w:tcBorders>
              <w:top w:val="single" w:sz="4" w:space="0" w:color="auto"/>
              <w:left w:val="single" w:sz="4" w:space="0" w:color="auto"/>
              <w:bottom w:val="single" w:sz="4" w:space="0" w:color="auto"/>
              <w:right w:val="single" w:sz="4" w:space="0" w:color="auto"/>
            </w:tcBorders>
            <w:hideMark/>
          </w:tcPr>
          <w:p w14:paraId="6454254A" w14:textId="77777777" w:rsidR="006F4A4A" w:rsidRPr="00050EB8" w:rsidRDefault="006F4A4A" w:rsidP="00232F35">
            <w:pPr>
              <w:keepNext/>
              <w:keepLines/>
              <w:spacing w:after="0"/>
              <w:rPr>
                <w:rFonts w:ascii="Arial" w:hAnsi="Arial" w:cs="Arial"/>
                <w:color w:val="000000"/>
                <w:sz w:val="18"/>
                <w:lang w:eastAsia="zh-CN"/>
              </w:rPr>
            </w:pPr>
            <w:r>
              <w:rPr>
                <w:rFonts w:ascii="Arial" w:hAnsi="Arial" w:cs="Arial"/>
                <w:sz w:val="18"/>
                <w:lang w:val="en-US" w:eastAsia="zh-CN"/>
              </w:rPr>
              <w:t>1785 MHz</w:t>
            </w:r>
          </w:p>
        </w:tc>
        <w:tc>
          <w:tcPr>
            <w:tcW w:w="1210" w:type="dxa"/>
            <w:tcBorders>
              <w:top w:val="single" w:sz="4" w:space="0" w:color="auto"/>
              <w:left w:val="single" w:sz="4" w:space="0" w:color="auto"/>
              <w:bottom w:val="single" w:sz="4" w:space="0" w:color="auto"/>
              <w:right w:val="single" w:sz="4" w:space="0" w:color="auto"/>
            </w:tcBorders>
            <w:hideMark/>
          </w:tcPr>
          <w:p w14:paraId="0B277BA7" w14:textId="77777777" w:rsidR="006F4A4A" w:rsidRPr="00050EB8" w:rsidRDefault="006F4A4A" w:rsidP="00232F35">
            <w:pPr>
              <w:keepNext/>
              <w:keepLines/>
              <w:spacing w:after="0"/>
              <w:jc w:val="right"/>
              <w:rPr>
                <w:rFonts w:ascii="Arial" w:hAnsi="Arial" w:cs="Arial"/>
                <w:color w:val="000000"/>
                <w:sz w:val="18"/>
                <w:lang w:eastAsia="zh-CN"/>
              </w:rPr>
            </w:pPr>
            <w:r>
              <w:rPr>
                <w:rFonts w:ascii="Arial" w:hAnsi="Arial" w:cs="Arial"/>
                <w:sz w:val="18"/>
                <w:lang w:val="en-US" w:eastAsia="zh-CN"/>
              </w:rPr>
              <w:t>1805 MHz</w:t>
            </w:r>
          </w:p>
        </w:tc>
        <w:tc>
          <w:tcPr>
            <w:tcW w:w="317" w:type="dxa"/>
            <w:tcBorders>
              <w:top w:val="single" w:sz="4" w:space="0" w:color="auto"/>
              <w:left w:val="single" w:sz="4" w:space="0" w:color="auto"/>
              <w:bottom w:val="single" w:sz="4" w:space="0" w:color="auto"/>
              <w:right w:val="single" w:sz="4" w:space="0" w:color="auto"/>
            </w:tcBorders>
            <w:hideMark/>
          </w:tcPr>
          <w:p w14:paraId="04BF5B23" w14:textId="77777777" w:rsidR="006F4A4A" w:rsidRDefault="006F4A4A" w:rsidP="00232F35">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3C17FA4C" w14:textId="77777777" w:rsidR="006F4A4A" w:rsidRPr="00050EB8" w:rsidRDefault="006F4A4A" w:rsidP="00232F35">
            <w:pPr>
              <w:keepNext/>
              <w:keepLines/>
              <w:spacing w:after="0"/>
              <w:jc w:val="center"/>
              <w:rPr>
                <w:rFonts w:ascii="Arial" w:hAnsi="Arial" w:cs="Arial"/>
                <w:color w:val="000000"/>
                <w:sz w:val="18"/>
                <w:lang w:eastAsia="zh-CN"/>
              </w:rPr>
            </w:pPr>
            <w:r>
              <w:rPr>
                <w:rFonts w:ascii="Arial" w:hAnsi="Arial" w:cs="Arial"/>
                <w:sz w:val="18"/>
                <w:lang w:val="en-US" w:eastAsia="zh-CN"/>
              </w:rPr>
              <w:t>1880 MHz</w:t>
            </w:r>
          </w:p>
        </w:tc>
        <w:tc>
          <w:tcPr>
            <w:tcW w:w="937" w:type="dxa"/>
            <w:tcBorders>
              <w:top w:val="single" w:sz="4" w:space="0" w:color="auto"/>
              <w:left w:val="single" w:sz="4" w:space="0" w:color="auto"/>
              <w:bottom w:val="single" w:sz="4" w:space="0" w:color="auto"/>
              <w:right w:val="single" w:sz="4" w:space="0" w:color="auto"/>
            </w:tcBorders>
            <w:vAlign w:val="center"/>
            <w:hideMark/>
          </w:tcPr>
          <w:p w14:paraId="7EEA125E" w14:textId="77777777" w:rsidR="006F4A4A" w:rsidRPr="00050EB8" w:rsidRDefault="006F4A4A" w:rsidP="00232F35">
            <w:pPr>
              <w:keepNext/>
              <w:keepLines/>
              <w:spacing w:after="0"/>
              <w:jc w:val="center"/>
              <w:rPr>
                <w:rFonts w:ascii="Arial" w:hAnsi="Arial"/>
                <w:color w:val="000000"/>
                <w:sz w:val="18"/>
                <w:lang w:eastAsia="zh-CN"/>
              </w:rPr>
            </w:pPr>
            <w:r>
              <w:rPr>
                <w:rFonts w:ascii="Arial" w:hAnsi="Arial" w:cs="Arial"/>
                <w:sz w:val="18"/>
                <w:lang w:eastAsia="ja-JP"/>
              </w:rPr>
              <w:t>FDD</w:t>
            </w:r>
          </w:p>
        </w:tc>
      </w:tr>
      <w:tr w:rsidR="006F4A4A" w14:paraId="14AF035D" w14:textId="77777777" w:rsidTr="00232F35">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89B6FA" w14:textId="77777777" w:rsidR="006F4A4A" w:rsidRPr="00050EB8" w:rsidRDefault="006F4A4A" w:rsidP="00232F35">
            <w:pPr>
              <w:spacing w:after="0"/>
              <w:rPr>
                <w:rFonts w:ascii="Arial" w:hAnsi="Arial"/>
                <w:color w:val="000000"/>
                <w:sz w:val="18"/>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4D3D78B3" w14:textId="77777777" w:rsidR="006F4A4A" w:rsidRPr="00050EB8" w:rsidRDefault="006F4A4A" w:rsidP="00232F35">
            <w:pPr>
              <w:keepNext/>
              <w:keepLines/>
              <w:spacing w:after="0"/>
              <w:jc w:val="center"/>
              <w:rPr>
                <w:rFonts w:ascii="Arial" w:hAnsi="Arial"/>
                <w:color w:val="000000"/>
                <w:sz w:val="18"/>
              </w:rPr>
            </w:pPr>
            <w:r>
              <w:rPr>
                <w:rFonts w:ascii="Arial" w:hAnsi="Arial"/>
                <w:color w:val="000000"/>
                <w:sz w:val="18"/>
              </w:rPr>
              <w:t>n20</w:t>
            </w:r>
          </w:p>
        </w:tc>
        <w:tc>
          <w:tcPr>
            <w:tcW w:w="1192" w:type="dxa"/>
            <w:tcBorders>
              <w:top w:val="single" w:sz="4" w:space="0" w:color="auto"/>
              <w:left w:val="single" w:sz="4" w:space="0" w:color="auto"/>
              <w:bottom w:val="single" w:sz="4" w:space="0" w:color="auto"/>
              <w:right w:val="single" w:sz="4" w:space="0" w:color="auto"/>
            </w:tcBorders>
          </w:tcPr>
          <w:p w14:paraId="4A4C49BD" w14:textId="77777777" w:rsidR="006F4A4A" w:rsidRPr="00050EB8" w:rsidRDefault="006F4A4A" w:rsidP="00232F35">
            <w:pPr>
              <w:keepNext/>
              <w:keepLines/>
              <w:spacing w:after="0"/>
              <w:jc w:val="right"/>
              <w:rPr>
                <w:rFonts w:ascii="Arial" w:hAnsi="Arial" w:cs="Arial"/>
                <w:color w:val="000000"/>
                <w:sz w:val="18"/>
                <w:lang w:eastAsia="zh-CN"/>
              </w:rPr>
            </w:pPr>
            <w:r>
              <w:rPr>
                <w:rFonts w:ascii="Arial" w:hAnsi="Arial" w:cs="Arial"/>
                <w:sz w:val="18"/>
                <w:lang w:val="en-US" w:eastAsia="zh-CN"/>
              </w:rPr>
              <w:t>832 MHz</w:t>
            </w:r>
          </w:p>
        </w:tc>
        <w:tc>
          <w:tcPr>
            <w:tcW w:w="517" w:type="dxa"/>
            <w:tcBorders>
              <w:top w:val="single" w:sz="4" w:space="0" w:color="auto"/>
              <w:left w:val="single" w:sz="4" w:space="0" w:color="auto"/>
              <w:bottom w:val="single" w:sz="4" w:space="0" w:color="auto"/>
              <w:right w:val="single" w:sz="4" w:space="0" w:color="auto"/>
            </w:tcBorders>
          </w:tcPr>
          <w:p w14:paraId="6BB5A1E9" w14:textId="77777777" w:rsidR="006F4A4A" w:rsidRDefault="006F4A4A" w:rsidP="00232F35">
            <w:pPr>
              <w:keepNext/>
              <w:keepLines/>
              <w:spacing w:after="0"/>
              <w:jc w:val="center"/>
              <w:rPr>
                <w:rFonts w:ascii="Arial" w:hAnsi="Arial" w:cs="Arial"/>
                <w:color w:val="000000"/>
                <w:sz w:val="18"/>
              </w:rPr>
            </w:pPr>
            <w:r>
              <w:rPr>
                <w:rFonts w:ascii="Arial" w:hAnsi="Arial" w:cs="Arial"/>
                <w:sz w:val="18"/>
                <w:lang w:val="en-US" w:eastAsia="zh-CN"/>
              </w:rPr>
              <w:t>–</w:t>
            </w:r>
          </w:p>
        </w:tc>
        <w:tc>
          <w:tcPr>
            <w:tcW w:w="1167" w:type="dxa"/>
            <w:tcBorders>
              <w:top w:val="single" w:sz="4" w:space="0" w:color="auto"/>
              <w:left w:val="single" w:sz="4" w:space="0" w:color="auto"/>
              <w:bottom w:val="single" w:sz="4" w:space="0" w:color="auto"/>
              <w:right w:val="single" w:sz="4" w:space="0" w:color="auto"/>
            </w:tcBorders>
          </w:tcPr>
          <w:p w14:paraId="32116813" w14:textId="77777777" w:rsidR="006F4A4A" w:rsidRPr="00050EB8" w:rsidRDefault="006F4A4A" w:rsidP="00232F35">
            <w:pPr>
              <w:keepNext/>
              <w:keepLines/>
              <w:spacing w:after="0"/>
              <w:jc w:val="center"/>
              <w:rPr>
                <w:rFonts w:ascii="Arial" w:hAnsi="Arial" w:cs="Arial"/>
                <w:color w:val="000000"/>
                <w:sz w:val="18"/>
                <w:lang w:eastAsia="zh-CN"/>
              </w:rPr>
            </w:pPr>
            <w:r>
              <w:rPr>
                <w:rFonts w:ascii="Arial" w:hAnsi="Arial" w:cs="Arial"/>
                <w:sz w:val="18"/>
                <w:lang w:val="en-US" w:eastAsia="zh-CN"/>
              </w:rPr>
              <w:t>862 MHz</w:t>
            </w:r>
          </w:p>
        </w:tc>
        <w:tc>
          <w:tcPr>
            <w:tcW w:w="1210" w:type="dxa"/>
            <w:tcBorders>
              <w:top w:val="single" w:sz="4" w:space="0" w:color="auto"/>
              <w:left w:val="single" w:sz="4" w:space="0" w:color="auto"/>
              <w:bottom w:val="single" w:sz="4" w:space="0" w:color="auto"/>
              <w:right w:val="single" w:sz="4" w:space="0" w:color="auto"/>
            </w:tcBorders>
          </w:tcPr>
          <w:p w14:paraId="60D26144" w14:textId="77777777" w:rsidR="006F4A4A" w:rsidRPr="00050EB8" w:rsidRDefault="006F4A4A" w:rsidP="00232F35">
            <w:pPr>
              <w:keepNext/>
              <w:keepLines/>
              <w:spacing w:after="0"/>
              <w:jc w:val="right"/>
              <w:rPr>
                <w:rFonts w:ascii="Arial" w:hAnsi="Arial" w:cs="Arial"/>
                <w:color w:val="000000"/>
                <w:sz w:val="18"/>
                <w:lang w:eastAsia="zh-CN"/>
              </w:rPr>
            </w:pPr>
            <w:r>
              <w:rPr>
                <w:rFonts w:ascii="Arial" w:hAnsi="Arial" w:cs="Arial"/>
                <w:sz w:val="18"/>
                <w:lang w:val="en-US" w:eastAsia="zh-CN"/>
              </w:rPr>
              <w:t>791 MHz</w:t>
            </w:r>
          </w:p>
        </w:tc>
        <w:tc>
          <w:tcPr>
            <w:tcW w:w="317" w:type="dxa"/>
            <w:tcBorders>
              <w:top w:val="single" w:sz="4" w:space="0" w:color="auto"/>
              <w:left w:val="single" w:sz="4" w:space="0" w:color="auto"/>
              <w:bottom w:val="single" w:sz="4" w:space="0" w:color="auto"/>
              <w:right w:val="single" w:sz="4" w:space="0" w:color="auto"/>
            </w:tcBorders>
          </w:tcPr>
          <w:p w14:paraId="01EA48AC" w14:textId="77777777" w:rsidR="006F4A4A" w:rsidRDefault="006F4A4A" w:rsidP="00232F35">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13F28F3B" w14:textId="77777777" w:rsidR="006F4A4A" w:rsidRPr="00050EB8" w:rsidRDefault="006F4A4A" w:rsidP="00232F35">
            <w:pPr>
              <w:keepNext/>
              <w:keepLines/>
              <w:spacing w:after="0"/>
              <w:jc w:val="center"/>
              <w:rPr>
                <w:rFonts w:ascii="Arial" w:hAnsi="Arial" w:cs="Arial"/>
                <w:color w:val="000000"/>
                <w:sz w:val="18"/>
                <w:lang w:eastAsia="zh-CN"/>
              </w:rPr>
            </w:pPr>
            <w:r>
              <w:rPr>
                <w:rFonts w:ascii="Arial" w:hAnsi="Arial" w:cs="Arial"/>
                <w:sz w:val="18"/>
                <w:lang w:val="en-US" w:eastAsia="zh-CN"/>
              </w:rPr>
              <w:t>821 MHz</w:t>
            </w:r>
          </w:p>
        </w:tc>
        <w:tc>
          <w:tcPr>
            <w:tcW w:w="937" w:type="dxa"/>
            <w:tcBorders>
              <w:top w:val="single" w:sz="4" w:space="0" w:color="auto"/>
              <w:left w:val="single" w:sz="4" w:space="0" w:color="auto"/>
              <w:bottom w:val="single" w:sz="4" w:space="0" w:color="auto"/>
              <w:right w:val="single" w:sz="4" w:space="0" w:color="auto"/>
            </w:tcBorders>
            <w:vAlign w:val="center"/>
          </w:tcPr>
          <w:p w14:paraId="5B6D8C5F" w14:textId="77777777" w:rsidR="006F4A4A" w:rsidRPr="00050EB8" w:rsidRDefault="006F4A4A" w:rsidP="00232F35">
            <w:pPr>
              <w:keepNext/>
              <w:keepLines/>
              <w:spacing w:after="0"/>
              <w:jc w:val="center"/>
              <w:rPr>
                <w:rFonts w:ascii="Arial" w:hAnsi="Arial"/>
                <w:color w:val="000000"/>
                <w:sz w:val="18"/>
                <w:lang w:eastAsia="zh-CN"/>
              </w:rPr>
            </w:pPr>
            <w:r>
              <w:rPr>
                <w:rFonts w:ascii="Arial" w:hAnsi="Arial" w:cs="Arial"/>
                <w:sz w:val="18"/>
                <w:lang w:eastAsia="ja-JP"/>
              </w:rPr>
              <w:t>FDD</w:t>
            </w:r>
          </w:p>
        </w:tc>
      </w:tr>
      <w:tr w:rsidR="006F4A4A" w14:paraId="66680C25" w14:textId="77777777" w:rsidTr="00232F35">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20BB03" w14:textId="77777777" w:rsidR="006F4A4A" w:rsidRPr="00050EB8" w:rsidRDefault="006F4A4A" w:rsidP="00232F35">
            <w:pPr>
              <w:spacing w:after="0"/>
              <w:rPr>
                <w:rFonts w:ascii="Arial" w:hAnsi="Arial"/>
                <w:color w:val="000000"/>
                <w:sz w:val="18"/>
                <w:lang w:eastAsia="zh-CN"/>
              </w:rPr>
            </w:pPr>
          </w:p>
        </w:tc>
        <w:tc>
          <w:tcPr>
            <w:tcW w:w="975" w:type="dxa"/>
            <w:tcBorders>
              <w:top w:val="single" w:sz="4" w:space="0" w:color="auto"/>
              <w:left w:val="single" w:sz="4" w:space="0" w:color="auto"/>
              <w:bottom w:val="single" w:sz="4" w:space="0" w:color="auto"/>
              <w:right w:val="single" w:sz="4" w:space="0" w:color="auto"/>
            </w:tcBorders>
            <w:vAlign w:val="center"/>
            <w:hideMark/>
          </w:tcPr>
          <w:p w14:paraId="17B32CB9" w14:textId="77777777" w:rsidR="006F4A4A" w:rsidRPr="00050EB8" w:rsidRDefault="006F4A4A" w:rsidP="00232F35">
            <w:pPr>
              <w:keepNext/>
              <w:keepLines/>
              <w:spacing w:after="0"/>
              <w:jc w:val="center"/>
              <w:rPr>
                <w:rFonts w:ascii="Arial" w:hAnsi="Arial"/>
                <w:color w:val="000000"/>
                <w:sz w:val="18"/>
                <w:lang w:eastAsia="zh-CN"/>
              </w:rPr>
            </w:pPr>
            <w:r>
              <w:rPr>
                <w:rFonts w:ascii="Arial" w:eastAsia="宋体" w:hAnsi="Arial"/>
                <w:color w:val="000000"/>
                <w:sz w:val="18"/>
                <w:lang w:eastAsia="zh-CN"/>
              </w:rPr>
              <w:t>n28</w:t>
            </w:r>
            <w:r w:rsidRPr="000B691F">
              <w:rPr>
                <w:rFonts w:ascii="Arial" w:eastAsia="宋体" w:hAnsi="Arial"/>
                <w:color w:val="000000"/>
                <w:sz w:val="18"/>
                <w:vertAlign w:val="superscript"/>
                <w:lang w:eastAsia="zh-CN"/>
              </w:rPr>
              <w:t>1</w:t>
            </w:r>
          </w:p>
        </w:tc>
        <w:tc>
          <w:tcPr>
            <w:tcW w:w="1192" w:type="dxa"/>
            <w:tcBorders>
              <w:top w:val="single" w:sz="4" w:space="0" w:color="auto"/>
              <w:left w:val="single" w:sz="4" w:space="0" w:color="auto"/>
              <w:bottom w:val="single" w:sz="4" w:space="0" w:color="auto"/>
              <w:right w:val="single" w:sz="4" w:space="0" w:color="auto"/>
            </w:tcBorders>
            <w:hideMark/>
          </w:tcPr>
          <w:p w14:paraId="4FC76563" w14:textId="77777777" w:rsidR="006F4A4A" w:rsidRPr="00050EB8" w:rsidRDefault="006F4A4A" w:rsidP="00232F35">
            <w:pPr>
              <w:keepNext/>
              <w:keepLines/>
              <w:spacing w:after="0"/>
              <w:jc w:val="right"/>
              <w:rPr>
                <w:rFonts w:ascii="Arial" w:hAnsi="Arial" w:cs="Arial"/>
                <w:color w:val="000000"/>
                <w:sz w:val="18"/>
                <w:lang w:eastAsia="zh-CN"/>
              </w:rPr>
            </w:pPr>
            <w:r>
              <w:rPr>
                <w:rFonts w:ascii="Arial" w:hAnsi="Arial" w:cs="Arial"/>
                <w:sz w:val="18"/>
                <w:lang w:val="en-US" w:eastAsia="zh-CN"/>
              </w:rPr>
              <w:t>703 MHz</w:t>
            </w:r>
          </w:p>
        </w:tc>
        <w:tc>
          <w:tcPr>
            <w:tcW w:w="517" w:type="dxa"/>
            <w:tcBorders>
              <w:top w:val="single" w:sz="4" w:space="0" w:color="auto"/>
              <w:left w:val="single" w:sz="4" w:space="0" w:color="auto"/>
              <w:bottom w:val="single" w:sz="4" w:space="0" w:color="auto"/>
              <w:right w:val="single" w:sz="4" w:space="0" w:color="auto"/>
            </w:tcBorders>
            <w:hideMark/>
          </w:tcPr>
          <w:p w14:paraId="2F8958F0" w14:textId="77777777" w:rsidR="006F4A4A" w:rsidRDefault="006F4A4A" w:rsidP="00232F35">
            <w:pPr>
              <w:keepNext/>
              <w:keepLines/>
              <w:spacing w:after="0"/>
              <w:jc w:val="center"/>
              <w:rPr>
                <w:rFonts w:ascii="Arial" w:hAnsi="Arial" w:cs="Arial"/>
                <w:color w:val="000000"/>
                <w:sz w:val="18"/>
              </w:rPr>
            </w:pPr>
            <w:r>
              <w:rPr>
                <w:rFonts w:ascii="Arial" w:hAnsi="Arial" w:cs="Arial"/>
                <w:sz w:val="18"/>
                <w:lang w:val="en-US" w:eastAsia="zh-CN"/>
              </w:rPr>
              <w:t>–</w:t>
            </w:r>
          </w:p>
        </w:tc>
        <w:tc>
          <w:tcPr>
            <w:tcW w:w="1167" w:type="dxa"/>
            <w:tcBorders>
              <w:top w:val="single" w:sz="4" w:space="0" w:color="auto"/>
              <w:left w:val="single" w:sz="4" w:space="0" w:color="auto"/>
              <w:bottom w:val="single" w:sz="4" w:space="0" w:color="auto"/>
              <w:right w:val="single" w:sz="4" w:space="0" w:color="auto"/>
            </w:tcBorders>
            <w:hideMark/>
          </w:tcPr>
          <w:p w14:paraId="4325BE16" w14:textId="77777777" w:rsidR="006F4A4A" w:rsidRPr="00050EB8" w:rsidRDefault="006F4A4A" w:rsidP="00232F35">
            <w:pPr>
              <w:keepNext/>
              <w:keepLines/>
              <w:spacing w:after="0"/>
              <w:jc w:val="center"/>
              <w:rPr>
                <w:rFonts w:ascii="Arial" w:hAnsi="Arial" w:cs="Arial"/>
                <w:color w:val="000000"/>
                <w:sz w:val="18"/>
                <w:lang w:eastAsia="zh-CN"/>
              </w:rPr>
            </w:pPr>
            <w:r>
              <w:rPr>
                <w:rFonts w:ascii="Arial" w:hAnsi="Arial" w:cs="Arial"/>
                <w:sz w:val="18"/>
                <w:lang w:val="en-US" w:eastAsia="zh-CN"/>
              </w:rPr>
              <w:t>748 MHz</w:t>
            </w:r>
          </w:p>
        </w:tc>
        <w:tc>
          <w:tcPr>
            <w:tcW w:w="1210" w:type="dxa"/>
            <w:tcBorders>
              <w:top w:val="single" w:sz="4" w:space="0" w:color="auto"/>
              <w:left w:val="single" w:sz="4" w:space="0" w:color="auto"/>
              <w:bottom w:val="single" w:sz="4" w:space="0" w:color="auto"/>
              <w:right w:val="single" w:sz="4" w:space="0" w:color="auto"/>
            </w:tcBorders>
            <w:hideMark/>
          </w:tcPr>
          <w:p w14:paraId="19FA3619" w14:textId="77777777" w:rsidR="006F4A4A" w:rsidRPr="00050EB8" w:rsidRDefault="006F4A4A" w:rsidP="00232F35">
            <w:pPr>
              <w:keepNext/>
              <w:keepLines/>
              <w:spacing w:after="0"/>
              <w:jc w:val="right"/>
              <w:rPr>
                <w:rFonts w:ascii="Arial" w:hAnsi="Arial" w:cs="Arial"/>
                <w:color w:val="000000"/>
                <w:sz w:val="18"/>
                <w:lang w:eastAsia="zh-CN"/>
              </w:rPr>
            </w:pPr>
            <w:r>
              <w:rPr>
                <w:rFonts w:ascii="Arial" w:hAnsi="Arial" w:cs="Arial"/>
                <w:sz w:val="18"/>
                <w:lang w:val="en-US" w:eastAsia="zh-CN"/>
              </w:rPr>
              <w:t>758 MHz</w:t>
            </w:r>
          </w:p>
        </w:tc>
        <w:tc>
          <w:tcPr>
            <w:tcW w:w="317" w:type="dxa"/>
            <w:tcBorders>
              <w:top w:val="single" w:sz="4" w:space="0" w:color="auto"/>
              <w:left w:val="single" w:sz="4" w:space="0" w:color="auto"/>
              <w:bottom w:val="single" w:sz="4" w:space="0" w:color="auto"/>
              <w:right w:val="single" w:sz="4" w:space="0" w:color="auto"/>
            </w:tcBorders>
            <w:hideMark/>
          </w:tcPr>
          <w:p w14:paraId="2EFA2A56" w14:textId="77777777" w:rsidR="006F4A4A" w:rsidRDefault="006F4A4A" w:rsidP="00232F35">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4E36E322" w14:textId="77777777" w:rsidR="006F4A4A" w:rsidRPr="00050EB8" w:rsidRDefault="006F4A4A" w:rsidP="00232F35">
            <w:pPr>
              <w:keepNext/>
              <w:keepLines/>
              <w:spacing w:after="0"/>
              <w:jc w:val="center"/>
              <w:rPr>
                <w:rFonts w:ascii="Arial" w:hAnsi="Arial" w:cs="Arial"/>
                <w:color w:val="000000"/>
                <w:sz w:val="18"/>
                <w:lang w:eastAsia="zh-CN"/>
              </w:rPr>
            </w:pPr>
            <w:r>
              <w:rPr>
                <w:rFonts w:ascii="Arial" w:hAnsi="Arial" w:cs="Arial"/>
                <w:sz w:val="18"/>
                <w:lang w:val="en-US" w:eastAsia="zh-CN"/>
              </w:rPr>
              <w:t>803 MHz</w:t>
            </w:r>
          </w:p>
        </w:tc>
        <w:tc>
          <w:tcPr>
            <w:tcW w:w="937" w:type="dxa"/>
            <w:tcBorders>
              <w:top w:val="single" w:sz="4" w:space="0" w:color="auto"/>
              <w:left w:val="single" w:sz="4" w:space="0" w:color="auto"/>
              <w:bottom w:val="single" w:sz="4" w:space="0" w:color="auto"/>
              <w:right w:val="single" w:sz="4" w:space="0" w:color="auto"/>
            </w:tcBorders>
            <w:vAlign w:val="center"/>
            <w:hideMark/>
          </w:tcPr>
          <w:p w14:paraId="2AB46A8A" w14:textId="77777777" w:rsidR="006F4A4A" w:rsidRPr="00050EB8" w:rsidRDefault="006F4A4A" w:rsidP="00232F35">
            <w:pPr>
              <w:keepNext/>
              <w:keepLines/>
              <w:spacing w:after="0"/>
              <w:jc w:val="center"/>
              <w:rPr>
                <w:rFonts w:ascii="Arial" w:hAnsi="Arial" w:cs="Arial"/>
                <w:color w:val="000000"/>
                <w:sz w:val="18"/>
                <w:szCs w:val="18"/>
                <w:lang w:eastAsia="zh-CN"/>
              </w:rPr>
            </w:pPr>
            <w:r>
              <w:rPr>
                <w:rFonts w:ascii="Arial" w:hAnsi="Arial" w:cs="Arial"/>
                <w:sz w:val="18"/>
                <w:lang w:eastAsia="ja-JP"/>
              </w:rPr>
              <w:t>FDD</w:t>
            </w:r>
          </w:p>
        </w:tc>
      </w:tr>
      <w:tr w:rsidR="006F4A4A" w14:paraId="58A23535" w14:textId="77777777" w:rsidTr="00232F35">
        <w:trPr>
          <w:trHeight w:val="225"/>
          <w:jc w:val="center"/>
        </w:trPr>
        <w:tc>
          <w:tcPr>
            <w:tcW w:w="9042" w:type="dxa"/>
            <w:gridSpan w:val="9"/>
            <w:tcBorders>
              <w:top w:val="single" w:sz="4" w:space="0" w:color="auto"/>
              <w:left w:val="single" w:sz="4" w:space="0" w:color="auto"/>
              <w:bottom w:val="single" w:sz="4" w:space="0" w:color="auto"/>
              <w:right w:val="single" w:sz="4" w:space="0" w:color="auto"/>
            </w:tcBorders>
            <w:vAlign w:val="center"/>
          </w:tcPr>
          <w:p w14:paraId="40A6C361" w14:textId="77777777" w:rsidR="006F4A4A" w:rsidRDefault="006F4A4A" w:rsidP="00232F35">
            <w:pPr>
              <w:keepNext/>
              <w:keepLines/>
              <w:spacing w:after="0"/>
              <w:rPr>
                <w:rFonts w:ascii="Arial" w:hAnsi="Arial" w:cs="Arial"/>
                <w:sz w:val="18"/>
                <w:lang w:eastAsia="ja-JP"/>
              </w:rPr>
            </w:pPr>
            <w:r>
              <w:rPr>
                <w:rFonts w:ascii="Arial" w:hAnsi="Arial" w:cs="Arial"/>
                <w:sz w:val="18"/>
                <w:lang w:eastAsia="ja-JP"/>
              </w:rPr>
              <w:t>NOTE1: For this band combination the band n28 spectrum is restricted to the lower 30 MHz of the band</w:t>
            </w:r>
          </w:p>
        </w:tc>
      </w:tr>
    </w:tbl>
    <w:p w14:paraId="61E00B58" w14:textId="77777777" w:rsidR="006F4A4A" w:rsidRDefault="006F4A4A" w:rsidP="006F4A4A">
      <w:pPr>
        <w:rPr>
          <w:lang w:eastAsia="ko-KR"/>
        </w:rPr>
      </w:pPr>
    </w:p>
    <w:p w14:paraId="6B2007AE" w14:textId="45ECF6AE" w:rsidR="006F4A4A" w:rsidRDefault="006F4A4A" w:rsidP="006F4A4A">
      <w:pPr>
        <w:pStyle w:val="41"/>
      </w:pPr>
      <w:bookmarkStart w:id="368" w:name="_Toc136288353"/>
      <w:r>
        <w:rPr>
          <w:rFonts w:hint="eastAsia"/>
        </w:rPr>
        <w:t>5.35.</w:t>
      </w:r>
      <w:r>
        <w:t>1.2</w:t>
      </w:r>
      <w:r>
        <w:tab/>
        <w:t xml:space="preserve">Channel bandwidths per operating band for </w:t>
      </w:r>
      <w:r>
        <w:rPr>
          <w:rFonts w:hint="eastAsia"/>
        </w:rPr>
        <w:t>CA</w:t>
      </w:r>
      <w:bookmarkEnd w:id="368"/>
    </w:p>
    <w:p w14:paraId="46D3A0D0" w14:textId="396D4C32" w:rsidR="006F4A4A" w:rsidRPr="00623AB7" w:rsidRDefault="006F4A4A" w:rsidP="006F4A4A">
      <w:pPr>
        <w:pStyle w:val="TH"/>
        <w:rPr>
          <w:rFonts w:cs="Arial"/>
          <w:lang w:val="en-US"/>
        </w:rPr>
      </w:pPr>
      <w:r>
        <w:rPr>
          <w:rFonts w:cs="Arial"/>
        </w:rPr>
        <w:t>Table 5.35.1.2-1: Supported bandwidths per CA band combination of band n3-n20-n28</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6F4A4A" w14:paraId="7743E871" w14:textId="77777777" w:rsidTr="00232F35">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3FCD161E" w14:textId="77777777" w:rsidR="006F4A4A" w:rsidRDefault="006F4A4A" w:rsidP="00232F35">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39D64C79" w14:textId="77777777" w:rsidR="006F4A4A" w:rsidRDefault="006F4A4A" w:rsidP="00232F35">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6D40940C" w14:textId="77777777" w:rsidR="006F4A4A" w:rsidRDefault="006F4A4A" w:rsidP="00232F35">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17C853F" w14:textId="77777777" w:rsidR="006F4A4A" w:rsidRDefault="006F4A4A" w:rsidP="00232F35">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0110A984" w14:textId="77777777" w:rsidR="006F4A4A" w:rsidRDefault="006F4A4A" w:rsidP="00232F35">
            <w:pPr>
              <w:pStyle w:val="TAH"/>
              <w:overflowPunct w:val="0"/>
              <w:autoSpaceDE w:val="0"/>
              <w:autoSpaceDN w:val="0"/>
              <w:adjustRightInd w:val="0"/>
              <w:rPr>
                <w:lang w:eastAsia="zh-CN"/>
              </w:rPr>
            </w:pPr>
            <w:r>
              <w:t>Bandwidth combination set</w:t>
            </w:r>
          </w:p>
        </w:tc>
      </w:tr>
      <w:tr w:rsidR="006F4A4A" w14:paraId="720EB08E" w14:textId="77777777" w:rsidTr="00232F3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393FCD" w14:textId="77777777" w:rsidR="006F4A4A" w:rsidRDefault="006F4A4A" w:rsidP="00232F35">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w:t>
            </w:r>
            <w:r>
              <w:rPr>
                <w:lang w:eastAsia="zh-CN"/>
              </w:rPr>
              <w:t>3</w:t>
            </w:r>
            <w:r>
              <w:rPr>
                <w:lang w:val="sv-SE"/>
              </w:rPr>
              <w:t>A-</w:t>
            </w:r>
            <w:r>
              <w:rPr>
                <w:rFonts w:hint="eastAsia"/>
                <w:lang w:eastAsia="zh-CN"/>
              </w:rPr>
              <w:t>n</w:t>
            </w:r>
            <w:r>
              <w:rPr>
                <w:lang w:eastAsia="zh-CN"/>
              </w:rPr>
              <w:t>20</w:t>
            </w:r>
            <w:r>
              <w:rPr>
                <w:lang w:val="sv-SE"/>
              </w:rPr>
              <w:t>A</w:t>
            </w:r>
            <w:r>
              <w:rPr>
                <w:rFonts w:eastAsia="宋体" w:hint="eastAsia"/>
                <w:lang w:eastAsia="zh-CN"/>
              </w:rPr>
              <w:t>-n</w:t>
            </w:r>
            <w:r>
              <w:rPr>
                <w:rFonts w:eastAsia="宋体"/>
                <w:lang w:eastAsia="zh-CN"/>
              </w:rPr>
              <w:t>28</w:t>
            </w:r>
            <w:r>
              <w:rPr>
                <w:rFonts w:eastAsia="宋体" w:hint="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514728" w14:textId="77777777" w:rsidR="006F4A4A" w:rsidRDefault="006F4A4A" w:rsidP="00232F35">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w:t>
            </w:r>
            <w:r>
              <w:rPr>
                <w:lang w:eastAsia="zh-CN"/>
              </w:rPr>
              <w:t>3</w:t>
            </w:r>
            <w:r w:rsidRPr="0088126C">
              <w:rPr>
                <w:lang w:val="en-US"/>
              </w:rPr>
              <w:t>A-</w:t>
            </w:r>
            <w:r>
              <w:rPr>
                <w:rFonts w:hint="eastAsia"/>
                <w:lang w:eastAsia="zh-CN"/>
              </w:rPr>
              <w:t>n</w:t>
            </w:r>
            <w:r>
              <w:rPr>
                <w:lang w:eastAsia="zh-CN"/>
              </w:rPr>
              <w:t>20</w:t>
            </w:r>
            <w:r w:rsidRPr="0088126C">
              <w:rPr>
                <w:lang w:val="en-US"/>
              </w:rPr>
              <w:t>A</w:t>
            </w:r>
          </w:p>
          <w:p w14:paraId="37239F67" w14:textId="77777777" w:rsidR="006F4A4A" w:rsidRDefault="006F4A4A" w:rsidP="00232F35">
            <w:pPr>
              <w:pStyle w:val="TAC"/>
              <w:overflowPunct w:val="0"/>
              <w:autoSpaceDE w:val="0"/>
              <w:autoSpaceDN w:val="0"/>
              <w:adjustRightInd w:val="0"/>
              <w:rPr>
                <w:rFonts w:eastAsia="宋体"/>
                <w:lang w:eastAsia="zh-CN"/>
              </w:rPr>
            </w:pPr>
            <w:r>
              <w:rPr>
                <w:lang w:eastAsia="zh-CN"/>
              </w:rPr>
              <w:t>CA_n3A-n28A</w:t>
            </w:r>
          </w:p>
          <w:p w14:paraId="6CA7030A" w14:textId="77777777" w:rsidR="006F4A4A" w:rsidRDefault="006F4A4A" w:rsidP="00232F35">
            <w:pPr>
              <w:pStyle w:val="TAC"/>
              <w:overflowPunct w:val="0"/>
              <w:autoSpaceDE w:val="0"/>
              <w:autoSpaceDN w:val="0"/>
              <w:adjustRightInd w:val="0"/>
              <w:rPr>
                <w:rFonts w:eastAsia="宋体"/>
                <w:lang w:eastAsia="zh-CN"/>
              </w:rPr>
            </w:pPr>
            <w:r>
              <w:rPr>
                <w:lang w:eastAsia="zh-CN"/>
              </w:rPr>
              <w:t>CA_n20A-n28A</w:t>
            </w:r>
          </w:p>
          <w:p w14:paraId="5E2C818E" w14:textId="77777777" w:rsidR="006F4A4A" w:rsidRDefault="006F4A4A" w:rsidP="00232F35">
            <w:pPr>
              <w:pStyle w:val="TAC"/>
              <w:overflowPunct w:val="0"/>
              <w:autoSpaceDE w:val="0"/>
              <w:autoSpaceDN w:val="0"/>
              <w:adjustRightInd w:val="0"/>
              <w:rPr>
                <w:rFonts w:eastAsia="宋体"/>
                <w:lang w:eastAsia="zh-CN"/>
              </w:rPr>
            </w:pPr>
          </w:p>
        </w:tc>
        <w:tc>
          <w:tcPr>
            <w:tcW w:w="730" w:type="dxa"/>
            <w:tcBorders>
              <w:left w:val="single" w:sz="4" w:space="0" w:color="auto"/>
              <w:right w:val="single" w:sz="4" w:space="0" w:color="auto"/>
            </w:tcBorders>
            <w:vAlign w:val="center"/>
          </w:tcPr>
          <w:p w14:paraId="6C730637" w14:textId="77777777" w:rsidR="006F4A4A" w:rsidRDefault="006F4A4A" w:rsidP="00232F35">
            <w:pPr>
              <w:pStyle w:val="TAC"/>
              <w:overflowPunct w:val="0"/>
              <w:autoSpaceDE w:val="0"/>
              <w:autoSpaceDN w:val="0"/>
              <w:adjustRightInd w:val="0"/>
              <w:rPr>
                <w:lang w:eastAsia="zh-CN"/>
              </w:rPr>
            </w:pPr>
            <w:r>
              <w:rPr>
                <w:rFonts w:hint="eastAsia"/>
                <w:lang w:eastAsia="zh-CN"/>
              </w:rPr>
              <w:t>n</w:t>
            </w:r>
            <w:r>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3C25FD3" w14:textId="77777777" w:rsidR="006F4A4A" w:rsidRDefault="006F4A4A" w:rsidP="00232F35">
            <w:pPr>
              <w:pStyle w:val="TAC"/>
            </w:pPr>
            <w:r>
              <w:t xml:space="preserve">5, </w:t>
            </w:r>
            <w:r>
              <w:rPr>
                <w:rFonts w:hint="eastAsia"/>
              </w:rPr>
              <w:t>1</w:t>
            </w:r>
            <w:r>
              <w:t>0, 15, 20, 25, 30, 40</w:t>
            </w:r>
          </w:p>
        </w:tc>
        <w:tc>
          <w:tcPr>
            <w:tcW w:w="1360" w:type="dxa"/>
            <w:tcBorders>
              <w:left w:val="single" w:sz="4" w:space="0" w:color="auto"/>
              <w:bottom w:val="nil"/>
              <w:right w:val="single" w:sz="4" w:space="0" w:color="auto"/>
            </w:tcBorders>
            <w:shd w:val="clear" w:color="auto" w:fill="auto"/>
            <w:vAlign w:val="center"/>
          </w:tcPr>
          <w:p w14:paraId="22E2CE3D" w14:textId="77777777" w:rsidR="006F4A4A" w:rsidRDefault="006F4A4A" w:rsidP="00232F35">
            <w:pPr>
              <w:pStyle w:val="TAC"/>
              <w:overflowPunct w:val="0"/>
              <w:autoSpaceDE w:val="0"/>
              <w:autoSpaceDN w:val="0"/>
              <w:adjustRightInd w:val="0"/>
              <w:rPr>
                <w:lang w:eastAsia="zh-CN"/>
              </w:rPr>
            </w:pPr>
            <w:r>
              <w:rPr>
                <w:rFonts w:hint="eastAsia"/>
                <w:lang w:eastAsia="zh-CN"/>
              </w:rPr>
              <w:t>0</w:t>
            </w:r>
          </w:p>
        </w:tc>
      </w:tr>
      <w:tr w:rsidR="006F4A4A" w14:paraId="1CCF8A8F" w14:textId="77777777" w:rsidTr="00232F35">
        <w:trPr>
          <w:trHeight w:val="187"/>
        </w:trPr>
        <w:tc>
          <w:tcPr>
            <w:tcW w:w="1983" w:type="dxa"/>
            <w:tcBorders>
              <w:top w:val="nil"/>
              <w:left w:val="single" w:sz="4" w:space="0" w:color="auto"/>
              <w:bottom w:val="nil"/>
              <w:right w:val="single" w:sz="4" w:space="0" w:color="auto"/>
            </w:tcBorders>
            <w:shd w:val="clear" w:color="auto" w:fill="auto"/>
            <w:vAlign w:val="center"/>
          </w:tcPr>
          <w:p w14:paraId="389832D8" w14:textId="77777777" w:rsidR="006F4A4A" w:rsidRDefault="006F4A4A" w:rsidP="00232F35">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1E35AAA" w14:textId="77777777" w:rsidR="006F4A4A" w:rsidRDefault="006F4A4A" w:rsidP="00232F35">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4A1A0F90" w14:textId="77777777" w:rsidR="006F4A4A" w:rsidRDefault="006F4A4A" w:rsidP="00232F35">
            <w:pPr>
              <w:pStyle w:val="TAC"/>
              <w:overflowPunct w:val="0"/>
              <w:autoSpaceDE w:val="0"/>
              <w:autoSpaceDN w:val="0"/>
              <w:adjustRightInd w:val="0"/>
              <w:rPr>
                <w:lang w:eastAsia="zh-CN"/>
              </w:rPr>
            </w:pPr>
            <w:r>
              <w:rPr>
                <w:rFonts w:hint="eastAsia"/>
                <w:lang w:eastAsia="zh-CN"/>
              </w:rPr>
              <w:t>n</w:t>
            </w:r>
            <w:r>
              <w:rPr>
                <w:lang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14:paraId="64D3DF0D" w14:textId="77777777" w:rsidR="006F4A4A" w:rsidRDefault="006F4A4A" w:rsidP="00232F35">
            <w:pPr>
              <w:pStyle w:val="TAC"/>
            </w:pPr>
            <w:r>
              <w:t xml:space="preserve">5, </w:t>
            </w:r>
            <w:r>
              <w:rPr>
                <w:rFonts w:hint="eastAsia"/>
              </w:rPr>
              <w:t>1</w:t>
            </w:r>
            <w:r>
              <w:t>0, 15, 20</w:t>
            </w:r>
          </w:p>
        </w:tc>
        <w:tc>
          <w:tcPr>
            <w:tcW w:w="1360" w:type="dxa"/>
            <w:tcBorders>
              <w:top w:val="nil"/>
              <w:left w:val="single" w:sz="4" w:space="0" w:color="auto"/>
              <w:bottom w:val="nil"/>
              <w:right w:val="single" w:sz="4" w:space="0" w:color="auto"/>
            </w:tcBorders>
            <w:shd w:val="clear" w:color="auto" w:fill="auto"/>
            <w:vAlign w:val="center"/>
          </w:tcPr>
          <w:p w14:paraId="2F20EA76" w14:textId="77777777" w:rsidR="006F4A4A" w:rsidRDefault="006F4A4A" w:rsidP="00232F35">
            <w:pPr>
              <w:pStyle w:val="TAC"/>
              <w:overflowPunct w:val="0"/>
              <w:autoSpaceDE w:val="0"/>
              <w:autoSpaceDN w:val="0"/>
              <w:adjustRightInd w:val="0"/>
              <w:rPr>
                <w:lang w:eastAsia="zh-CN"/>
              </w:rPr>
            </w:pPr>
          </w:p>
        </w:tc>
      </w:tr>
      <w:tr w:rsidR="006F4A4A" w14:paraId="72AA239C" w14:textId="77777777" w:rsidTr="00232F3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0353AF" w14:textId="77777777" w:rsidR="006F4A4A" w:rsidRDefault="006F4A4A" w:rsidP="00232F35">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AE4234" w14:textId="77777777" w:rsidR="006F4A4A" w:rsidRDefault="006F4A4A" w:rsidP="00232F35">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532EB8BB" w14:textId="77777777" w:rsidR="006F4A4A" w:rsidRDefault="006F4A4A" w:rsidP="00232F35">
            <w:pPr>
              <w:pStyle w:val="TAC"/>
              <w:overflowPunct w:val="0"/>
              <w:autoSpaceDE w:val="0"/>
              <w:autoSpaceDN w:val="0"/>
              <w:adjustRightInd w:val="0"/>
              <w:rPr>
                <w:lang w:eastAsia="zh-CN"/>
              </w:rPr>
            </w:pPr>
            <w:r>
              <w:rPr>
                <w:rFonts w:hint="eastAsia"/>
                <w:lang w:eastAsia="zh-CN"/>
              </w:rPr>
              <w:t>n</w:t>
            </w:r>
            <w:r>
              <w:rPr>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4271B0BB" w14:textId="77777777" w:rsidR="006F4A4A" w:rsidRPr="00C85666" w:rsidRDefault="006F4A4A" w:rsidP="00232F35">
            <w:pPr>
              <w:pStyle w:val="TAC"/>
              <w:rPr>
                <w:rFonts w:eastAsia="宋体"/>
                <w:lang w:eastAsia="zh-CN" w:bidi="ar"/>
              </w:rPr>
            </w:pPr>
            <w:r>
              <w:t xml:space="preserve">5, </w:t>
            </w:r>
            <w:r>
              <w:rPr>
                <w:rFonts w:hint="eastAsia"/>
              </w:rPr>
              <w:t>1</w:t>
            </w:r>
            <w:r>
              <w:t>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95C4C3" w14:textId="77777777" w:rsidR="006F4A4A" w:rsidRDefault="006F4A4A" w:rsidP="00232F35">
            <w:pPr>
              <w:pStyle w:val="TAC"/>
              <w:overflowPunct w:val="0"/>
              <w:autoSpaceDE w:val="0"/>
              <w:autoSpaceDN w:val="0"/>
              <w:adjustRightInd w:val="0"/>
              <w:rPr>
                <w:lang w:eastAsia="zh-CN"/>
              </w:rPr>
            </w:pPr>
          </w:p>
        </w:tc>
      </w:tr>
    </w:tbl>
    <w:p w14:paraId="04250F69" w14:textId="77777777" w:rsidR="006F4A4A" w:rsidRDefault="006F4A4A" w:rsidP="006F4A4A">
      <w:pPr>
        <w:pStyle w:val="TH"/>
        <w:sectPr w:rsidR="006F4A4A">
          <w:pgSz w:w="11906" w:h="16838"/>
          <w:pgMar w:top="567" w:right="1134" w:bottom="709" w:left="1134" w:header="720" w:footer="720" w:gutter="0"/>
          <w:cols w:space="720"/>
          <w:docGrid w:linePitch="272"/>
        </w:sectPr>
      </w:pPr>
    </w:p>
    <w:p w14:paraId="1CCCECD0" w14:textId="41677852" w:rsidR="006F4A4A" w:rsidRDefault="006F4A4A" w:rsidP="006F4A4A">
      <w:pPr>
        <w:pStyle w:val="41"/>
      </w:pPr>
      <w:bookmarkStart w:id="369" w:name="_Toc136288354"/>
      <w:r>
        <w:rPr>
          <w:rFonts w:hint="eastAsia"/>
        </w:rPr>
        <w:lastRenderedPageBreak/>
        <w:t>5.35.</w:t>
      </w:r>
      <w:r>
        <w:t>1</w:t>
      </w:r>
      <w:r>
        <w:rPr>
          <w:rFonts w:hint="eastAsia"/>
        </w:rPr>
        <w:t>.3</w:t>
      </w:r>
      <w:r>
        <w:tab/>
      </w:r>
      <w:r w:rsidRPr="000469EC">
        <w:t>∆T</w:t>
      </w:r>
      <w:r w:rsidRPr="000469EC">
        <w:rPr>
          <w:vertAlign w:val="subscript"/>
        </w:rPr>
        <w:t>IB</w:t>
      </w:r>
      <w:r w:rsidRPr="000469EC">
        <w:rPr>
          <w:rFonts w:hint="eastAsia"/>
          <w:vertAlign w:val="subscript"/>
        </w:rPr>
        <w:t>,c</w:t>
      </w:r>
      <w:r w:rsidRPr="000469EC">
        <w:t xml:space="preserve"> and ∆R</w:t>
      </w:r>
      <w:r w:rsidRPr="000469EC">
        <w:rPr>
          <w:vertAlign w:val="subscript"/>
        </w:rPr>
        <w:t>IB</w:t>
      </w:r>
      <w:r w:rsidRPr="000469EC">
        <w:rPr>
          <w:rFonts w:hint="eastAsia"/>
          <w:vertAlign w:val="subscript"/>
        </w:rPr>
        <w:t>,c</w:t>
      </w:r>
      <w:r w:rsidRPr="000469EC">
        <w:t xml:space="preserve"> values</w:t>
      </w:r>
      <w:bookmarkEnd w:id="369"/>
    </w:p>
    <w:p w14:paraId="7CA5ADD8" w14:textId="77777777" w:rsidR="006F4A4A" w:rsidRDefault="006F4A4A" w:rsidP="006F4A4A">
      <w:r>
        <w:t xml:space="preserve">For </w:t>
      </w:r>
      <w:r>
        <w:rPr>
          <w:lang w:eastAsia="zh-CN"/>
        </w:rPr>
        <w:t>CA_n3</w:t>
      </w:r>
      <w:r>
        <w:t>-n20</w:t>
      </w:r>
      <w:r>
        <w:rPr>
          <w:lang w:eastAsia="zh-CN"/>
        </w:rPr>
        <w:t>-</w:t>
      </w:r>
      <w:r>
        <w:rPr>
          <w:rFonts w:hint="eastAsia"/>
          <w:lang w:eastAsia="zh-CN"/>
        </w:rPr>
        <w:t>n</w:t>
      </w:r>
      <w:r>
        <w:rPr>
          <w:lang w:eastAsia="zh-CN"/>
        </w:rPr>
        <w:t>28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DC</w:t>
      </w:r>
      <w:r w:rsidRPr="00CC7DF2">
        <w:t>_</w:t>
      </w:r>
      <w:r>
        <w:t>3</w:t>
      </w:r>
      <w:r w:rsidRPr="00CC7DF2">
        <w:t>-</w:t>
      </w:r>
      <w:r>
        <w:t>20</w:t>
      </w:r>
      <w:r w:rsidRPr="00CC7DF2">
        <w:t>_</w:t>
      </w:r>
      <w:r>
        <w:t>n28 and are given in the tables below.</w:t>
      </w:r>
    </w:p>
    <w:p w14:paraId="7B0B1FD7" w14:textId="56C6BB8D" w:rsidR="006F4A4A" w:rsidRDefault="006F4A4A" w:rsidP="006F4A4A">
      <w:pPr>
        <w:pStyle w:val="TH"/>
        <w:rPr>
          <w:rFonts w:cs="Arial"/>
        </w:rPr>
      </w:pPr>
      <w:r>
        <w:rPr>
          <w:rFonts w:cs="Arial"/>
        </w:rPr>
        <w:t xml:space="preserve">Table </w:t>
      </w:r>
      <w:r>
        <w:rPr>
          <w:rFonts w:cs="Arial" w:hint="eastAsia"/>
        </w:rPr>
        <w:t>5.35</w:t>
      </w:r>
      <w:r>
        <w:rPr>
          <w:rFonts w:cs="Arial"/>
        </w:rPr>
        <w:t>.1.3-1: ΔT</w:t>
      </w:r>
      <w:r w:rsidRPr="000469EC">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6F4A4A" w14:paraId="49255B51" w14:textId="77777777" w:rsidTr="00232F35">
        <w:trPr>
          <w:jc w:val="center"/>
        </w:trPr>
        <w:tc>
          <w:tcPr>
            <w:tcW w:w="2336" w:type="dxa"/>
            <w:vMerge w:val="restart"/>
            <w:tcBorders>
              <w:top w:val="single" w:sz="4" w:space="0" w:color="auto"/>
              <w:left w:val="single" w:sz="4" w:space="0" w:color="auto"/>
              <w:right w:val="single" w:sz="4" w:space="0" w:color="auto"/>
            </w:tcBorders>
          </w:tcPr>
          <w:p w14:paraId="74D17C5B" w14:textId="77777777" w:rsidR="006F4A4A" w:rsidRDefault="006F4A4A" w:rsidP="00232F35">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39C95A3" w14:textId="77777777" w:rsidR="006F4A4A" w:rsidRDefault="006F4A4A" w:rsidP="00232F35">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6F4A4A" w14:paraId="380FF167" w14:textId="77777777" w:rsidTr="00232F35">
        <w:trPr>
          <w:jc w:val="center"/>
        </w:trPr>
        <w:tc>
          <w:tcPr>
            <w:tcW w:w="2336" w:type="dxa"/>
            <w:vMerge/>
            <w:tcBorders>
              <w:left w:val="single" w:sz="4" w:space="0" w:color="auto"/>
              <w:bottom w:val="single" w:sz="4" w:space="0" w:color="auto"/>
              <w:right w:val="single" w:sz="4" w:space="0" w:color="auto"/>
            </w:tcBorders>
          </w:tcPr>
          <w:p w14:paraId="392D08BE" w14:textId="77777777" w:rsidR="006F4A4A" w:rsidRDefault="006F4A4A" w:rsidP="00232F35">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FB54475" w14:textId="77777777" w:rsidR="006F4A4A" w:rsidRDefault="006F4A4A" w:rsidP="00232F35">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6F4A4A" w14:paraId="2F8A6B99" w14:textId="77777777" w:rsidTr="00232F3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6ACDF66" w14:textId="77777777" w:rsidR="006F4A4A" w:rsidRDefault="006F4A4A" w:rsidP="00232F35">
            <w:pPr>
              <w:keepNext/>
              <w:keepLines/>
              <w:spacing w:after="0"/>
              <w:jc w:val="center"/>
              <w:rPr>
                <w:rFonts w:ascii="Arial" w:eastAsia="宋体"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n3</w:t>
            </w:r>
            <w:r>
              <w:rPr>
                <w:rFonts w:ascii="Arial" w:eastAsia="等线" w:hAnsi="Arial"/>
                <w:sz w:val="18"/>
                <w:lang w:val="sv-SE" w:eastAsia="ja-JP"/>
              </w:rPr>
              <w:t>-</w:t>
            </w:r>
            <w:r>
              <w:rPr>
                <w:rFonts w:ascii="Arial" w:eastAsia="等线" w:hAnsi="Arial"/>
                <w:sz w:val="18"/>
                <w:lang w:val="en-US" w:eastAsia="zh-CN"/>
              </w:rPr>
              <w:t>n20</w:t>
            </w:r>
            <w:r>
              <w:rPr>
                <w:rFonts w:ascii="Arial" w:eastAsia="等线" w:hAnsi="Arial"/>
                <w:sz w:val="18"/>
                <w:lang w:val="sv-SE" w:eastAsia="zh-CN"/>
              </w:rPr>
              <w:t>-n28</w:t>
            </w:r>
          </w:p>
        </w:tc>
        <w:tc>
          <w:tcPr>
            <w:tcW w:w="1968" w:type="dxa"/>
            <w:tcBorders>
              <w:top w:val="single" w:sz="4" w:space="0" w:color="auto"/>
              <w:left w:val="single" w:sz="4" w:space="0" w:color="auto"/>
              <w:bottom w:val="single" w:sz="4" w:space="0" w:color="auto"/>
              <w:right w:val="single" w:sz="4" w:space="0" w:color="auto"/>
            </w:tcBorders>
            <w:vAlign w:val="center"/>
          </w:tcPr>
          <w:p w14:paraId="410323DF" w14:textId="77777777" w:rsidR="006F4A4A" w:rsidRPr="00CC7DF2" w:rsidRDefault="006F4A4A" w:rsidP="00232F35">
            <w:pPr>
              <w:keepNext/>
              <w:keepLines/>
              <w:spacing w:after="0"/>
              <w:jc w:val="center"/>
              <w:rPr>
                <w:rFonts w:ascii="Arial" w:eastAsia="等线" w:hAnsi="Arial"/>
                <w:sz w:val="18"/>
                <w:lang w:val="sv-SE" w:eastAsia="zh-CN"/>
              </w:rPr>
            </w:pPr>
            <w:r>
              <w:rPr>
                <w:rFonts w:ascii="Arial" w:eastAsia="等线" w:hAnsi="Arial"/>
                <w:sz w:val="18"/>
                <w:lang w:val="sv-SE"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083F75B" w14:textId="77777777" w:rsidR="006F4A4A" w:rsidRDefault="006F4A4A" w:rsidP="00232F35">
            <w:pPr>
              <w:keepNext/>
              <w:keepLines/>
              <w:spacing w:after="0"/>
              <w:jc w:val="center"/>
              <w:rPr>
                <w:rFonts w:ascii="Arial" w:eastAsia="宋体" w:hAnsi="Arial"/>
                <w:sz w:val="18"/>
                <w:lang w:val="en-US" w:eastAsia="zh-CN"/>
              </w:rPr>
            </w:pPr>
            <w:r>
              <w:rPr>
                <w:rFonts w:cs="Arial" w:hint="eastAsia"/>
                <w:lang w:eastAsia="zh-CN"/>
              </w:rPr>
              <w:t>0</w:t>
            </w:r>
            <w:r>
              <w:rPr>
                <w:rFonts w:cs="Arial"/>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1B533A0" w14:textId="77777777" w:rsidR="006F4A4A" w:rsidRDefault="006F4A4A" w:rsidP="00232F35">
            <w:pPr>
              <w:keepNext/>
              <w:keepLines/>
              <w:spacing w:after="0"/>
              <w:jc w:val="center"/>
              <w:rPr>
                <w:rFonts w:ascii="Arial" w:eastAsia="宋体" w:hAnsi="Arial"/>
                <w:sz w:val="18"/>
                <w:lang w:val="en-US" w:eastAsia="zh-CN"/>
              </w:rPr>
            </w:pPr>
            <w:r>
              <w:rPr>
                <w:rFonts w:cs="Arial"/>
              </w:rPr>
              <w:t>0.5</w:t>
            </w:r>
          </w:p>
        </w:tc>
      </w:tr>
      <w:tr w:rsidR="006F4A4A" w14:paraId="44B48783" w14:textId="77777777" w:rsidTr="00232F35">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6C4EAAB1" w14:textId="77777777" w:rsidR="006F4A4A" w:rsidRPr="00901DE9" w:rsidRDefault="006F4A4A" w:rsidP="00232F35">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20F72789" w14:textId="77777777" w:rsidR="006F4A4A" w:rsidRDefault="006F4A4A" w:rsidP="00232F35">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5CBF9723" w14:textId="77777777" w:rsidR="006F4A4A" w:rsidRDefault="006F4A4A" w:rsidP="006F4A4A">
      <w:pPr>
        <w:rPr>
          <w:lang w:eastAsia="ko-KR"/>
        </w:rPr>
      </w:pPr>
    </w:p>
    <w:p w14:paraId="3D15FECB" w14:textId="2FD18C4F" w:rsidR="006F4A4A" w:rsidRDefault="006F4A4A" w:rsidP="006F4A4A">
      <w:pPr>
        <w:pStyle w:val="TH"/>
      </w:pPr>
      <w:r>
        <w:rPr>
          <w:rFonts w:cs="Arial"/>
        </w:rPr>
        <w:t>Table 5.35.1.3-2: ΔR</w:t>
      </w:r>
      <w:r w:rsidRPr="000469EC">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6F4A4A" w:rsidRPr="00F92868" w14:paraId="02A2EBCB" w14:textId="77777777" w:rsidTr="00232F35">
        <w:trPr>
          <w:trHeight w:val="187"/>
          <w:jc w:val="center"/>
        </w:trPr>
        <w:tc>
          <w:tcPr>
            <w:tcW w:w="1594" w:type="dxa"/>
            <w:vMerge w:val="restart"/>
          </w:tcPr>
          <w:p w14:paraId="0FDC8CDD" w14:textId="77777777" w:rsidR="006F4A4A" w:rsidRPr="00F92868" w:rsidRDefault="006F4A4A" w:rsidP="00232F35">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1B14A8F8" w14:textId="77777777" w:rsidR="006F4A4A" w:rsidRPr="00F92868" w:rsidRDefault="006F4A4A" w:rsidP="00232F35">
            <w:pPr>
              <w:keepNext/>
              <w:keepLines/>
              <w:spacing w:after="0"/>
              <w:jc w:val="center"/>
              <w:rPr>
                <w:rFonts w:ascii="Arial" w:eastAsia="等线" w:hAnsi="Arial"/>
                <w:b/>
                <w:sz w:val="18"/>
              </w:rPr>
            </w:pPr>
            <w:r w:rsidRPr="00901DE9">
              <w:rPr>
                <w:rFonts w:ascii="Arial" w:eastAsia="等线" w:hAnsi="Arial"/>
                <w:b/>
                <w:sz w:val="18"/>
              </w:rPr>
              <w:t>ΔR</w:t>
            </w:r>
            <w:r w:rsidRPr="00901DE9">
              <w:rPr>
                <w:rFonts w:ascii="Arial" w:eastAsia="等线" w:hAnsi="Arial"/>
                <w:b/>
                <w:sz w:val="18"/>
                <w:vertAlign w:val="subscript"/>
              </w:rPr>
              <w:t>IB,c</w:t>
            </w:r>
            <w:r w:rsidRPr="00901DE9">
              <w:rPr>
                <w:rFonts w:ascii="Arial" w:eastAsia="等线" w:hAnsi="Arial"/>
                <w:b/>
                <w:sz w:val="18"/>
              </w:rPr>
              <w:t xml:space="preserve"> for NR bands (dB)</w:t>
            </w:r>
            <w:r w:rsidRPr="00901DE9">
              <w:rPr>
                <w:rFonts w:ascii="Arial" w:eastAsia="等线" w:hAnsi="Arial"/>
                <w:b/>
                <w:sz w:val="18"/>
                <w:vertAlign w:val="superscript"/>
              </w:rPr>
              <w:t>9</w:t>
            </w:r>
          </w:p>
        </w:tc>
      </w:tr>
      <w:tr w:rsidR="006F4A4A" w:rsidRPr="00F92868" w14:paraId="47C9DF49" w14:textId="77777777" w:rsidTr="00232F35">
        <w:trPr>
          <w:trHeight w:val="187"/>
          <w:jc w:val="center"/>
        </w:trPr>
        <w:tc>
          <w:tcPr>
            <w:tcW w:w="1594" w:type="dxa"/>
            <w:vMerge/>
            <w:tcBorders>
              <w:bottom w:val="single" w:sz="4" w:space="0" w:color="auto"/>
            </w:tcBorders>
          </w:tcPr>
          <w:p w14:paraId="3F3C78FA" w14:textId="77777777" w:rsidR="006F4A4A" w:rsidRPr="00F92868" w:rsidRDefault="006F4A4A" w:rsidP="00232F35">
            <w:pPr>
              <w:keepNext/>
              <w:keepLines/>
              <w:spacing w:after="0"/>
              <w:jc w:val="center"/>
              <w:rPr>
                <w:rFonts w:ascii="Arial" w:eastAsia="等线" w:hAnsi="Arial"/>
                <w:b/>
                <w:sz w:val="18"/>
              </w:rPr>
            </w:pPr>
          </w:p>
        </w:tc>
        <w:tc>
          <w:tcPr>
            <w:tcW w:w="5845" w:type="dxa"/>
            <w:gridSpan w:val="3"/>
            <w:vAlign w:val="center"/>
          </w:tcPr>
          <w:p w14:paraId="0DF9EB70" w14:textId="77777777" w:rsidR="006F4A4A" w:rsidRPr="00F92868" w:rsidRDefault="006F4A4A" w:rsidP="00232F35">
            <w:pPr>
              <w:keepNext/>
              <w:keepLines/>
              <w:spacing w:after="0"/>
              <w:jc w:val="center"/>
              <w:rPr>
                <w:rFonts w:ascii="Arial" w:eastAsia="等线" w:hAnsi="Arial"/>
                <w:b/>
                <w:sz w:val="18"/>
              </w:rPr>
            </w:pPr>
            <w:r w:rsidRPr="00901DE9">
              <w:rPr>
                <w:rFonts w:ascii="Arial" w:eastAsia="等线" w:hAnsi="Arial"/>
                <w:b/>
                <w:sz w:val="18"/>
              </w:rPr>
              <w:t>Component band in order of bands in configuration</w:t>
            </w:r>
            <w:r w:rsidRPr="00901DE9">
              <w:rPr>
                <w:rFonts w:ascii="Arial" w:eastAsia="等线" w:hAnsi="Arial"/>
                <w:b/>
                <w:sz w:val="18"/>
                <w:vertAlign w:val="superscript"/>
              </w:rPr>
              <w:t>10</w:t>
            </w:r>
          </w:p>
        </w:tc>
      </w:tr>
      <w:tr w:rsidR="006F4A4A" w:rsidRPr="00F92868" w14:paraId="3EB312BE" w14:textId="77777777" w:rsidTr="00232F35">
        <w:trPr>
          <w:trHeight w:val="187"/>
          <w:jc w:val="center"/>
        </w:trPr>
        <w:tc>
          <w:tcPr>
            <w:tcW w:w="1594" w:type="dxa"/>
            <w:shd w:val="clear" w:color="auto" w:fill="auto"/>
          </w:tcPr>
          <w:p w14:paraId="2687C4D2" w14:textId="77777777" w:rsidR="006F4A4A" w:rsidRPr="00F92868" w:rsidRDefault="006F4A4A" w:rsidP="00232F35">
            <w:pPr>
              <w:keepNext/>
              <w:keepLines/>
              <w:spacing w:after="0"/>
              <w:jc w:val="center"/>
              <w:rPr>
                <w:rFonts w:ascii="Arial" w:eastAsia="等线" w:hAnsi="Arial"/>
                <w:sz w:val="18"/>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n3</w:t>
            </w:r>
            <w:r>
              <w:rPr>
                <w:rFonts w:ascii="Arial" w:eastAsia="等线" w:hAnsi="Arial"/>
                <w:sz w:val="18"/>
                <w:lang w:val="sv-SE" w:eastAsia="ja-JP"/>
              </w:rPr>
              <w:t>-</w:t>
            </w:r>
            <w:r>
              <w:rPr>
                <w:rFonts w:ascii="Arial" w:eastAsia="等线" w:hAnsi="Arial"/>
                <w:sz w:val="18"/>
                <w:lang w:val="en-US" w:eastAsia="zh-CN"/>
              </w:rPr>
              <w:t>n20</w:t>
            </w:r>
            <w:r>
              <w:rPr>
                <w:rFonts w:ascii="Arial" w:eastAsia="等线" w:hAnsi="Arial"/>
                <w:sz w:val="18"/>
                <w:lang w:val="sv-SE" w:eastAsia="zh-CN"/>
              </w:rPr>
              <w:t>-n28</w:t>
            </w:r>
          </w:p>
        </w:tc>
        <w:tc>
          <w:tcPr>
            <w:tcW w:w="1948" w:type="dxa"/>
            <w:vAlign w:val="center"/>
          </w:tcPr>
          <w:p w14:paraId="419662D6" w14:textId="77777777" w:rsidR="006F4A4A" w:rsidRPr="00405830" w:rsidRDefault="006F4A4A" w:rsidP="00232F35">
            <w:pPr>
              <w:keepNext/>
              <w:keepLines/>
              <w:spacing w:after="0"/>
              <w:jc w:val="center"/>
              <w:rPr>
                <w:rFonts w:ascii="Arial" w:eastAsia="等线" w:hAnsi="Arial"/>
                <w:color w:val="000000"/>
                <w:sz w:val="18"/>
                <w:lang w:val="en-US" w:eastAsia="zh-CN"/>
              </w:rPr>
            </w:pPr>
            <w:r w:rsidRPr="00405830">
              <w:rPr>
                <w:rFonts w:ascii="Arial" w:eastAsia="等线" w:hAnsi="Arial"/>
                <w:color w:val="000000"/>
                <w:sz w:val="18"/>
                <w:lang w:val="en-US" w:eastAsia="zh-CN"/>
              </w:rPr>
              <w:t>-</w:t>
            </w:r>
          </w:p>
        </w:tc>
        <w:tc>
          <w:tcPr>
            <w:tcW w:w="1948" w:type="dxa"/>
            <w:vAlign w:val="center"/>
          </w:tcPr>
          <w:p w14:paraId="415A8E93" w14:textId="77777777" w:rsidR="006F4A4A" w:rsidRPr="00405830" w:rsidRDefault="006F4A4A" w:rsidP="00232F35">
            <w:pPr>
              <w:keepNext/>
              <w:keepLines/>
              <w:spacing w:after="0"/>
              <w:jc w:val="center"/>
              <w:rPr>
                <w:rFonts w:ascii="Arial" w:eastAsia="等线" w:hAnsi="Arial"/>
                <w:color w:val="000000"/>
                <w:sz w:val="18"/>
                <w:lang w:val="en-US" w:eastAsia="zh-CN"/>
              </w:rPr>
            </w:pPr>
            <w:r>
              <w:rPr>
                <w:rFonts w:ascii="Arial" w:eastAsia="等线" w:hAnsi="Arial"/>
                <w:color w:val="000000"/>
                <w:sz w:val="18"/>
                <w:lang w:val="en-US" w:eastAsia="zh-CN"/>
              </w:rPr>
              <w:t>0.1</w:t>
            </w:r>
          </w:p>
        </w:tc>
        <w:tc>
          <w:tcPr>
            <w:tcW w:w="1949" w:type="dxa"/>
            <w:vAlign w:val="center"/>
          </w:tcPr>
          <w:p w14:paraId="4A1C6748" w14:textId="77777777" w:rsidR="006F4A4A" w:rsidRPr="00405830" w:rsidRDefault="006F4A4A" w:rsidP="00232F35">
            <w:pPr>
              <w:keepNext/>
              <w:keepLines/>
              <w:spacing w:after="0"/>
              <w:jc w:val="center"/>
              <w:rPr>
                <w:rFonts w:ascii="Arial" w:eastAsia="等线" w:hAnsi="Arial"/>
                <w:color w:val="000000"/>
                <w:sz w:val="18"/>
                <w:lang w:val="en-US" w:eastAsia="zh-CN"/>
              </w:rPr>
            </w:pPr>
            <w:r>
              <w:rPr>
                <w:rFonts w:ascii="Arial" w:eastAsia="等线" w:hAnsi="Arial"/>
                <w:color w:val="000000"/>
                <w:sz w:val="18"/>
                <w:lang w:val="en-US" w:eastAsia="zh-CN"/>
              </w:rPr>
              <w:t>0.1</w:t>
            </w:r>
          </w:p>
        </w:tc>
      </w:tr>
      <w:tr w:rsidR="006F4A4A" w:rsidRPr="00F92868" w14:paraId="687868CB" w14:textId="77777777" w:rsidTr="00232F35">
        <w:trPr>
          <w:trHeight w:val="187"/>
          <w:jc w:val="center"/>
        </w:trPr>
        <w:tc>
          <w:tcPr>
            <w:tcW w:w="7439" w:type="dxa"/>
            <w:gridSpan w:val="4"/>
            <w:tcBorders>
              <w:bottom w:val="single" w:sz="4" w:space="0" w:color="auto"/>
            </w:tcBorders>
            <w:shd w:val="clear" w:color="auto" w:fill="auto"/>
          </w:tcPr>
          <w:p w14:paraId="76E2D7D7" w14:textId="77777777" w:rsidR="006F4A4A" w:rsidRPr="00901DE9" w:rsidRDefault="006F4A4A" w:rsidP="00232F35">
            <w:pPr>
              <w:keepLines/>
              <w:spacing w:after="0"/>
              <w:ind w:left="870" w:hanging="870"/>
              <w:rPr>
                <w:rFonts w:eastAsia="等线" w:cs="Arial"/>
                <w:lang w:eastAsia="ja-JP"/>
              </w:rPr>
            </w:pPr>
            <w:r w:rsidRPr="00901DE9">
              <w:rPr>
                <w:rFonts w:ascii="Arial" w:eastAsia="等线" w:hAnsi="Arial" w:cs="Arial"/>
                <w:sz w:val="18"/>
                <w:lang w:eastAsia="ja-JP"/>
              </w:rPr>
              <w:t>NOTE 9:</w:t>
            </w:r>
            <w:r w:rsidRPr="00901DE9">
              <w:rPr>
                <w:rFonts w:ascii="Arial" w:eastAsia="等线" w:hAnsi="Arial" w:cs="Arial"/>
                <w:sz w:val="18"/>
                <w:lang w:eastAsia="ja-JP"/>
              </w:rPr>
              <w:tab/>
              <w:t xml:space="preserve"> “-” denotes ΔR</w:t>
            </w:r>
            <w:r w:rsidRPr="00901DE9">
              <w:rPr>
                <w:rFonts w:ascii="Arial" w:eastAsia="等线" w:hAnsi="Arial" w:cs="Arial"/>
                <w:sz w:val="18"/>
                <w:vertAlign w:val="subscript"/>
                <w:lang w:eastAsia="ja-JP"/>
              </w:rPr>
              <w:t>IB,c</w:t>
            </w:r>
            <w:r w:rsidRPr="00901DE9">
              <w:rPr>
                <w:rFonts w:ascii="Arial" w:eastAsia="等线" w:hAnsi="Arial" w:cs="Arial"/>
                <w:sz w:val="18"/>
                <w:lang w:eastAsia="ja-JP"/>
              </w:rPr>
              <w:t xml:space="preserve"> = 0.</w:t>
            </w:r>
          </w:p>
          <w:p w14:paraId="777F449E" w14:textId="77777777" w:rsidR="006F4A4A" w:rsidRDefault="006F4A4A" w:rsidP="00232F35">
            <w:pPr>
              <w:keepLines/>
              <w:spacing w:after="0"/>
              <w:ind w:left="870" w:hanging="870"/>
              <w:rPr>
                <w:rFonts w:ascii="Arial" w:eastAsia="等线" w:hAnsi="Arial"/>
                <w:color w:val="000000"/>
                <w:sz w:val="18"/>
                <w:lang w:val="en-US" w:eastAsia="zh-CN"/>
              </w:rPr>
            </w:pPr>
            <w:r w:rsidRPr="00901DE9">
              <w:rPr>
                <w:rFonts w:ascii="Arial" w:eastAsia="等线" w:hAnsi="Arial" w:cs="Arial"/>
                <w:sz w:val="18"/>
                <w:lang w:eastAsia="ja-JP"/>
              </w:rPr>
              <w:t>NOTE 10:</w:t>
            </w:r>
            <w:r w:rsidRPr="00901DE9">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901DE9">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901DE9">
              <w:rPr>
                <w:rFonts w:ascii="Arial" w:eastAsia="等线" w:hAnsi="Arial" w:cs="Arial"/>
                <w:sz w:val="18"/>
                <w:lang w:eastAsia="ja-JP"/>
              </w:rPr>
              <w:t>.</w:t>
            </w:r>
          </w:p>
        </w:tc>
      </w:tr>
    </w:tbl>
    <w:p w14:paraId="6E591646" w14:textId="77777777" w:rsidR="006F4A4A" w:rsidRDefault="006F4A4A" w:rsidP="006F4A4A"/>
    <w:p w14:paraId="6AB87629" w14:textId="3D504642" w:rsidR="006F4A4A" w:rsidRPr="00A20126" w:rsidRDefault="006F4A4A" w:rsidP="006F4A4A">
      <w:pPr>
        <w:pStyle w:val="31"/>
      </w:pPr>
      <w:bookmarkStart w:id="370" w:name="_Toc136288355"/>
      <w:r>
        <w:t>5.35.2</w:t>
      </w:r>
      <w:r>
        <w:tab/>
      </w:r>
      <w:r w:rsidRPr="00A20126">
        <w:t>Specific for 2 bands UL CA</w:t>
      </w:r>
      <w:bookmarkEnd w:id="370"/>
    </w:p>
    <w:p w14:paraId="4199F11D" w14:textId="69F72530" w:rsidR="006F4A4A" w:rsidRPr="00A20126" w:rsidRDefault="006F4A4A" w:rsidP="006F4A4A">
      <w:pPr>
        <w:pStyle w:val="41"/>
      </w:pPr>
      <w:bookmarkStart w:id="371" w:name="_Toc136288356"/>
      <w:r>
        <w:rPr>
          <w:rFonts w:hint="eastAsia"/>
        </w:rPr>
        <w:t>5.35.2</w:t>
      </w:r>
      <w:r>
        <w:t>.1</w:t>
      </w:r>
      <w:r>
        <w:tab/>
      </w:r>
      <w:r>
        <w:rPr>
          <w:rFonts w:hint="eastAsia"/>
        </w:rPr>
        <w:t>UE co-existence studies</w:t>
      </w:r>
      <w:bookmarkEnd w:id="371"/>
    </w:p>
    <w:p w14:paraId="49C3C6CB" w14:textId="77777777" w:rsidR="006F4A4A" w:rsidRDefault="006F4A4A" w:rsidP="006F4A4A">
      <w:pPr>
        <w:pStyle w:val="Guidance"/>
        <w:rPr>
          <w:rFonts w:eastAsia="宋体"/>
          <w:i w:val="0"/>
          <w:color w:val="auto"/>
          <w:szCs w:val="22"/>
          <w:lang w:val="en-US" w:eastAsia="zh-CN"/>
        </w:rPr>
      </w:pPr>
      <w:r>
        <w:rPr>
          <w:rFonts w:eastAsia="宋体"/>
          <w:i w:val="0"/>
          <w:color w:val="auto"/>
          <w:szCs w:val="22"/>
          <w:lang w:val="en-US" w:eastAsia="zh-CN"/>
        </w:rPr>
        <w:t>UL n3-n20 gives IMD4 into DL n28.</w:t>
      </w:r>
    </w:p>
    <w:p w14:paraId="76AE2ABE" w14:textId="77777777" w:rsidR="006F4A4A" w:rsidRDefault="006F4A4A" w:rsidP="006F4A4A">
      <w:pPr>
        <w:pStyle w:val="Guidance"/>
        <w:rPr>
          <w:rFonts w:eastAsia="宋体"/>
          <w:i w:val="0"/>
          <w:color w:val="auto"/>
          <w:szCs w:val="22"/>
          <w:lang w:val="en-US" w:eastAsia="zh-CN"/>
        </w:rPr>
      </w:pPr>
      <w:r>
        <w:rPr>
          <w:rFonts w:eastAsia="宋体"/>
          <w:i w:val="0"/>
          <w:color w:val="auto"/>
          <w:szCs w:val="22"/>
          <w:lang w:val="en-US" w:eastAsia="zh-CN"/>
        </w:rPr>
        <w:t>UL n20-n28 gives IMD4 into DL n3.</w:t>
      </w:r>
    </w:p>
    <w:p w14:paraId="12AAA26D" w14:textId="77777777" w:rsidR="006F4A4A" w:rsidRDefault="006F4A4A" w:rsidP="006F4A4A">
      <w:pPr>
        <w:pStyle w:val="Guidance"/>
        <w:rPr>
          <w:rFonts w:eastAsia="宋体"/>
          <w:i w:val="0"/>
          <w:color w:val="auto"/>
          <w:szCs w:val="22"/>
          <w:lang w:val="en-US" w:eastAsia="zh-CN"/>
        </w:rPr>
      </w:pPr>
    </w:p>
    <w:p w14:paraId="3725FC8D" w14:textId="25393F04" w:rsidR="006F4A4A" w:rsidRPr="00A20126" w:rsidRDefault="006F4A4A" w:rsidP="006F4A4A">
      <w:pPr>
        <w:pStyle w:val="41"/>
      </w:pPr>
      <w:bookmarkStart w:id="372" w:name="_Toc136288357"/>
      <w:r>
        <w:rPr>
          <w:rFonts w:hint="eastAsia"/>
        </w:rPr>
        <w:t>5.35.2</w:t>
      </w:r>
      <w:r w:rsidRPr="00A20126">
        <w:t>.2</w:t>
      </w:r>
      <w:r w:rsidRPr="00A20126">
        <w:tab/>
        <w:t>REFSENS requirements</w:t>
      </w:r>
      <w:bookmarkEnd w:id="372"/>
    </w:p>
    <w:p w14:paraId="4756759A" w14:textId="77777777" w:rsidR="006F4A4A" w:rsidRDefault="006F4A4A" w:rsidP="006F4A4A">
      <w:r>
        <w:t>Based on the co-existence studies there is a need to define MSD values. MSD value of n3 from DC_3-20-n28 is reused. MSD value of n28 from CA_n3-n20-n67 is reused.</w:t>
      </w:r>
    </w:p>
    <w:p w14:paraId="5AEA809E" w14:textId="5C1C9DC6" w:rsidR="006F4A4A" w:rsidRDefault="006F4A4A" w:rsidP="006F4A4A">
      <w:pPr>
        <w:pStyle w:val="TH"/>
        <w:rPr>
          <w:rFonts w:cs="Arial"/>
        </w:rPr>
      </w:pPr>
      <w:r>
        <w:rPr>
          <w:rFonts w:cs="Arial"/>
        </w:rPr>
        <w:t>Table 5.35.2</w:t>
      </w:r>
      <w:r w:rsidRPr="00A20126">
        <w:rPr>
          <w:rFonts w:cs="Arial"/>
        </w:rPr>
        <w:t>.</w:t>
      </w:r>
      <w:r>
        <w:rPr>
          <w:rFonts w:cs="Arial"/>
        </w:rPr>
        <w:t xml:space="preserve">2-1: </w:t>
      </w:r>
      <w:r w:rsidRPr="00A20126">
        <w:rPr>
          <w:rFonts w:cs="Arial"/>
        </w:rPr>
        <w:t xml:space="preserve">3DL/2UL </w:t>
      </w:r>
      <w:r>
        <w:rPr>
          <w:rFonts w:cs="Arial"/>
        </w:rPr>
        <w:t>inter-band</w:t>
      </w:r>
      <w:r w:rsidRPr="00A20126">
        <w:rPr>
          <w:rFonts w:cs="Arial"/>
        </w:rPr>
        <w:t xml:space="preserve"> 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6F4A4A" w14:paraId="0FEBFDDD" w14:textId="77777777" w:rsidTr="00232F35">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15507E9" w14:textId="77777777" w:rsidR="006F4A4A" w:rsidRDefault="006F4A4A" w:rsidP="00232F35">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661D5FAB" w14:textId="77777777" w:rsidR="006F4A4A" w:rsidRDefault="006F4A4A" w:rsidP="00232F35">
            <w:pPr>
              <w:pStyle w:val="TAH"/>
            </w:pPr>
            <w:r>
              <w:t>Source of IMD</w:t>
            </w:r>
          </w:p>
        </w:tc>
      </w:tr>
      <w:tr w:rsidR="006F4A4A" w14:paraId="131366BC" w14:textId="77777777" w:rsidTr="00232F3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6B76B97C" w14:textId="77777777" w:rsidR="006F4A4A" w:rsidRDefault="006F4A4A" w:rsidP="00232F35">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44B6BEB6" w14:textId="77777777" w:rsidR="006F4A4A" w:rsidRDefault="006F4A4A" w:rsidP="00232F35">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31BF1EEA" w14:textId="77777777" w:rsidR="006F4A4A" w:rsidRDefault="006F4A4A" w:rsidP="00232F35">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0C11C5D6" w14:textId="77777777" w:rsidR="006F4A4A" w:rsidRDefault="006F4A4A" w:rsidP="00232F35">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20DF5984" w14:textId="77777777" w:rsidR="006F4A4A" w:rsidRDefault="006F4A4A" w:rsidP="00232F35">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3379EE54" w14:textId="77777777" w:rsidR="006F4A4A" w:rsidRDefault="006F4A4A" w:rsidP="00232F35">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67B8CA08" w14:textId="77777777" w:rsidR="006F4A4A" w:rsidRDefault="006F4A4A" w:rsidP="00232F35">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372B739E" w14:textId="77777777" w:rsidR="006F4A4A" w:rsidRDefault="006F4A4A" w:rsidP="00232F35">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18FF3EA8" w14:textId="77777777" w:rsidR="006F4A4A" w:rsidRDefault="006F4A4A" w:rsidP="00232F35">
            <w:pPr>
              <w:pStyle w:val="TAH"/>
            </w:pPr>
          </w:p>
        </w:tc>
      </w:tr>
      <w:tr w:rsidR="006F4A4A" w14:paraId="1E2ACA50" w14:textId="77777777" w:rsidTr="00232F3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A58FA82" w14:textId="77777777" w:rsidR="006F4A4A" w:rsidRDefault="006F4A4A" w:rsidP="00232F35">
            <w:pPr>
              <w:pStyle w:val="TAC"/>
              <w:rPr>
                <w:lang w:val="en-US" w:eastAsia="zh-CN"/>
              </w:rPr>
            </w:pPr>
            <w:r>
              <w:rPr>
                <w:rFonts w:hint="eastAsia"/>
                <w:lang w:val="en-US" w:eastAsia="zh-CN"/>
              </w:rPr>
              <w:t>CA_n</w:t>
            </w:r>
            <w:r>
              <w:rPr>
                <w:lang w:val="en-US" w:eastAsia="zh-CN"/>
              </w:rPr>
              <w:t>3</w:t>
            </w:r>
            <w:r>
              <w:rPr>
                <w:rFonts w:hint="eastAsia"/>
                <w:lang w:val="en-US" w:eastAsia="zh-CN"/>
              </w:rPr>
              <w:t>-n</w:t>
            </w:r>
            <w:r>
              <w:rPr>
                <w:lang w:val="en-US" w:eastAsia="zh-CN"/>
              </w:rPr>
              <w:t>20</w:t>
            </w:r>
            <w:r>
              <w:rPr>
                <w:rFonts w:hint="eastAsia"/>
                <w:lang w:val="en-US" w:eastAsia="zh-CN"/>
              </w:rPr>
              <w:t>-n</w:t>
            </w:r>
            <w:r>
              <w:rPr>
                <w:lang w:val="en-US" w:eastAsia="zh-CN"/>
              </w:rPr>
              <w:t>28</w:t>
            </w:r>
          </w:p>
        </w:tc>
        <w:tc>
          <w:tcPr>
            <w:tcW w:w="1146" w:type="dxa"/>
            <w:tcBorders>
              <w:top w:val="single" w:sz="4" w:space="0" w:color="auto"/>
              <w:left w:val="single" w:sz="4" w:space="0" w:color="auto"/>
              <w:right w:val="single" w:sz="4" w:space="0" w:color="auto"/>
            </w:tcBorders>
            <w:vAlign w:val="center"/>
          </w:tcPr>
          <w:p w14:paraId="728F409D" w14:textId="77777777" w:rsidR="006F4A4A" w:rsidRDefault="006F4A4A" w:rsidP="00232F35">
            <w:pPr>
              <w:pStyle w:val="TAC"/>
              <w:rPr>
                <w:lang w:val="en-US" w:eastAsia="ko-KR"/>
              </w:rPr>
            </w:pPr>
            <w:r>
              <w:rPr>
                <w:rFonts w:hint="eastAsia"/>
                <w:lang w:val="en-US" w:eastAsia="zh-CN"/>
              </w:rPr>
              <w:t>n</w:t>
            </w:r>
            <w:r>
              <w:rPr>
                <w:lang w:val="en-US" w:eastAsia="zh-CN"/>
              </w:rPr>
              <w:t>3</w:t>
            </w:r>
          </w:p>
        </w:tc>
        <w:tc>
          <w:tcPr>
            <w:tcW w:w="960" w:type="dxa"/>
            <w:tcBorders>
              <w:top w:val="single" w:sz="4" w:space="0" w:color="auto"/>
              <w:left w:val="single" w:sz="4" w:space="0" w:color="auto"/>
              <w:right w:val="single" w:sz="4" w:space="0" w:color="auto"/>
            </w:tcBorders>
          </w:tcPr>
          <w:p w14:paraId="7CAEBCBE" w14:textId="77777777" w:rsidR="006F4A4A" w:rsidRDefault="006F4A4A" w:rsidP="00232F35">
            <w:pPr>
              <w:pStyle w:val="TAC"/>
              <w:rPr>
                <w:lang w:val="en-US" w:eastAsia="ko-KR"/>
              </w:rPr>
            </w:pPr>
            <w:r w:rsidRPr="001D386E">
              <w:rPr>
                <w:rFonts w:cs="Arial" w:hint="eastAsia"/>
                <w:lang w:val="en-US"/>
              </w:rPr>
              <w:t>17</w:t>
            </w:r>
            <w:r w:rsidRPr="001D386E">
              <w:rPr>
                <w:rFonts w:cs="Arial"/>
                <w:lang w:val="en-US"/>
              </w:rPr>
              <w:t>3</w:t>
            </w:r>
            <w:r>
              <w:rPr>
                <w:rFonts w:cs="Arial"/>
                <w:lang w:val="en-US"/>
              </w:rPr>
              <w:t>3</w:t>
            </w:r>
          </w:p>
        </w:tc>
        <w:tc>
          <w:tcPr>
            <w:tcW w:w="964" w:type="dxa"/>
            <w:tcBorders>
              <w:top w:val="single" w:sz="4" w:space="0" w:color="auto"/>
              <w:left w:val="single" w:sz="4" w:space="0" w:color="auto"/>
              <w:right w:val="single" w:sz="4" w:space="0" w:color="auto"/>
            </w:tcBorders>
          </w:tcPr>
          <w:p w14:paraId="568BD303" w14:textId="77777777" w:rsidR="006F4A4A" w:rsidRDefault="006F4A4A" w:rsidP="00232F35">
            <w:pPr>
              <w:pStyle w:val="TAC"/>
              <w:rPr>
                <w:lang w:val="en-US" w:eastAsia="ko-KR"/>
              </w:rPr>
            </w:pPr>
            <w:r>
              <w:rPr>
                <w:lang w:val="en-US" w:eastAsia="zh-CN"/>
              </w:rPr>
              <w:t>5</w:t>
            </w:r>
          </w:p>
        </w:tc>
        <w:tc>
          <w:tcPr>
            <w:tcW w:w="960" w:type="dxa"/>
            <w:tcBorders>
              <w:top w:val="single" w:sz="4" w:space="0" w:color="auto"/>
              <w:left w:val="single" w:sz="4" w:space="0" w:color="auto"/>
              <w:right w:val="single" w:sz="4" w:space="0" w:color="auto"/>
            </w:tcBorders>
          </w:tcPr>
          <w:p w14:paraId="4D2AFC05" w14:textId="77777777" w:rsidR="006F4A4A" w:rsidRDefault="006F4A4A" w:rsidP="00232F35">
            <w:pPr>
              <w:pStyle w:val="TAC"/>
              <w:rPr>
                <w:lang w:val="en-US" w:eastAsia="ko-KR"/>
              </w:rPr>
            </w:pPr>
            <w:r>
              <w:rPr>
                <w:lang w:val="en-US" w:eastAsia="zh-CN"/>
              </w:rPr>
              <w:t>25</w:t>
            </w:r>
          </w:p>
        </w:tc>
        <w:tc>
          <w:tcPr>
            <w:tcW w:w="960" w:type="dxa"/>
            <w:tcBorders>
              <w:top w:val="single" w:sz="4" w:space="0" w:color="auto"/>
              <w:left w:val="single" w:sz="4" w:space="0" w:color="auto"/>
              <w:right w:val="single" w:sz="4" w:space="0" w:color="auto"/>
            </w:tcBorders>
          </w:tcPr>
          <w:p w14:paraId="0513352B" w14:textId="77777777" w:rsidR="006F4A4A" w:rsidRDefault="006F4A4A" w:rsidP="00232F35">
            <w:pPr>
              <w:pStyle w:val="TAC"/>
              <w:rPr>
                <w:lang w:val="en-US" w:eastAsia="ko-KR"/>
              </w:rPr>
            </w:pPr>
            <w:r w:rsidRPr="001D386E">
              <w:rPr>
                <w:rFonts w:cs="Arial" w:hint="eastAsia"/>
                <w:lang w:val="en-US"/>
              </w:rPr>
              <w:t>18</w:t>
            </w:r>
            <w:r>
              <w:rPr>
                <w:rFonts w:cs="Arial"/>
                <w:lang w:val="en-US"/>
              </w:rPr>
              <w:t>28</w:t>
            </w:r>
          </w:p>
        </w:tc>
        <w:tc>
          <w:tcPr>
            <w:tcW w:w="977" w:type="dxa"/>
            <w:tcBorders>
              <w:top w:val="single" w:sz="4" w:space="0" w:color="auto"/>
              <w:left w:val="single" w:sz="4" w:space="0" w:color="auto"/>
              <w:bottom w:val="single" w:sz="4" w:space="0" w:color="auto"/>
              <w:right w:val="single" w:sz="4" w:space="0" w:color="auto"/>
            </w:tcBorders>
          </w:tcPr>
          <w:p w14:paraId="4CEB74EF" w14:textId="77777777" w:rsidR="006F4A4A" w:rsidRDefault="006F4A4A" w:rsidP="00232F35">
            <w:pPr>
              <w:pStyle w:val="TAC"/>
            </w:pPr>
            <w:r>
              <w:rPr>
                <w:rFonts w:cs="Arial"/>
                <w:lang w:val="en-US"/>
              </w:rPr>
              <w:t>9.4</w:t>
            </w:r>
          </w:p>
        </w:tc>
        <w:tc>
          <w:tcPr>
            <w:tcW w:w="828" w:type="dxa"/>
            <w:tcBorders>
              <w:top w:val="single" w:sz="4" w:space="0" w:color="auto"/>
              <w:left w:val="single" w:sz="4" w:space="0" w:color="auto"/>
              <w:right w:val="single" w:sz="4" w:space="0" w:color="auto"/>
            </w:tcBorders>
            <w:vAlign w:val="center"/>
          </w:tcPr>
          <w:p w14:paraId="7FF1C525" w14:textId="77777777" w:rsidR="006F4A4A" w:rsidRDefault="006F4A4A" w:rsidP="00232F35">
            <w:pPr>
              <w:pStyle w:val="TAC"/>
              <w:rPr>
                <w:lang w:eastAsia="zh-CN"/>
              </w:rPr>
            </w:pPr>
            <w:r>
              <w:rPr>
                <w:lang w:val="en-US" w:eastAsia="zh-CN"/>
              </w:rPr>
              <w:t>FDD</w:t>
            </w:r>
          </w:p>
        </w:tc>
        <w:tc>
          <w:tcPr>
            <w:tcW w:w="1057" w:type="dxa"/>
            <w:tcBorders>
              <w:top w:val="single" w:sz="4" w:space="0" w:color="auto"/>
              <w:left w:val="single" w:sz="4" w:space="0" w:color="auto"/>
              <w:right w:val="single" w:sz="4" w:space="0" w:color="auto"/>
            </w:tcBorders>
          </w:tcPr>
          <w:p w14:paraId="792511DA" w14:textId="77777777" w:rsidR="006F4A4A" w:rsidRDefault="006F4A4A" w:rsidP="00232F35">
            <w:pPr>
              <w:pStyle w:val="TAC"/>
            </w:pPr>
            <w:r>
              <w:rPr>
                <w:lang w:val="en-US" w:eastAsia="zh-CN"/>
              </w:rPr>
              <w:t>IMD4</w:t>
            </w:r>
          </w:p>
        </w:tc>
      </w:tr>
      <w:tr w:rsidR="006F4A4A" w14:paraId="2EF9054F" w14:textId="77777777" w:rsidTr="00232F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AA02B1D" w14:textId="77777777" w:rsidR="006F4A4A" w:rsidRDefault="006F4A4A" w:rsidP="00232F3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DA2DF63" w14:textId="77777777" w:rsidR="006F4A4A" w:rsidRPr="00390D4C" w:rsidRDefault="006F4A4A" w:rsidP="00232F35">
            <w:pPr>
              <w:pStyle w:val="TAC"/>
              <w:rPr>
                <w:lang w:val="en-US" w:eastAsia="ko-KR"/>
              </w:rPr>
            </w:pPr>
            <w:r>
              <w:rPr>
                <w:rFonts w:hint="eastAsia"/>
                <w:lang w:val="en-US" w:eastAsia="zh-CN"/>
              </w:rPr>
              <w:t>n</w:t>
            </w:r>
            <w:r>
              <w:rPr>
                <w:lang w:val="en-US" w:eastAsia="zh-CN"/>
              </w:rPr>
              <w:t>20</w:t>
            </w:r>
          </w:p>
        </w:tc>
        <w:tc>
          <w:tcPr>
            <w:tcW w:w="960" w:type="dxa"/>
            <w:tcBorders>
              <w:top w:val="single" w:sz="4" w:space="0" w:color="auto"/>
              <w:left w:val="single" w:sz="4" w:space="0" w:color="auto"/>
              <w:right w:val="single" w:sz="4" w:space="0" w:color="auto"/>
            </w:tcBorders>
          </w:tcPr>
          <w:p w14:paraId="0C60A95E" w14:textId="77777777" w:rsidR="006F4A4A" w:rsidRDefault="006F4A4A" w:rsidP="00232F35">
            <w:pPr>
              <w:pStyle w:val="TAC"/>
              <w:rPr>
                <w:lang w:val="en-US" w:eastAsia="ko-KR"/>
              </w:rPr>
            </w:pPr>
            <w:r>
              <w:rPr>
                <w:rFonts w:cs="Arial"/>
                <w:lang w:val="en-US"/>
              </w:rPr>
              <w:t>852</w:t>
            </w:r>
          </w:p>
        </w:tc>
        <w:tc>
          <w:tcPr>
            <w:tcW w:w="964" w:type="dxa"/>
            <w:tcBorders>
              <w:top w:val="single" w:sz="4" w:space="0" w:color="auto"/>
              <w:left w:val="single" w:sz="4" w:space="0" w:color="auto"/>
              <w:right w:val="single" w:sz="4" w:space="0" w:color="auto"/>
            </w:tcBorders>
          </w:tcPr>
          <w:p w14:paraId="734E2ACD" w14:textId="77777777" w:rsidR="006F4A4A" w:rsidRDefault="006F4A4A" w:rsidP="00232F35">
            <w:pPr>
              <w:pStyle w:val="TAC"/>
              <w:rPr>
                <w:lang w:val="en-US" w:eastAsia="ko-KR"/>
              </w:rPr>
            </w:pPr>
            <w:r>
              <w:rPr>
                <w:lang w:val="en-US" w:eastAsia="zh-CN"/>
              </w:rPr>
              <w:t>5</w:t>
            </w:r>
          </w:p>
        </w:tc>
        <w:tc>
          <w:tcPr>
            <w:tcW w:w="960" w:type="dxa"/>
            <w:tcBorders>
              <w:top w:val="single" w:sz="4" w:space="0" w:color="auto"/>
              <w:left w:val="single" w:sz="4" w:space="0" w:color="auto"/>
              <w:right w:val="single" w:sz="4" w:space="0" w:color="auto"/>
            </w:tcBorders>
          </w:tcPr>
          <w:p w14:paraId="18CCE865" w14:textId="77777777" w:rsidR="006F4A4A" w:rsidRDefault="006F4A4A" w:rsidP="00232F35">
            <w:pPr>
              <w:pStyle w:val="TAC"/>
              <w:rPr>
                <w:lang w:val="en-US" w:eastAsia="ko-KR"/>
              </w:rPr>
            </w:pPr>
            <w:r>
              <w:rPr>
                <w:lang w:val="en-US" w:eastAsia="zh-CN"/>
              </w:rPr>
              <w:t>25</w:t>
            </w:r>
          </w:p>
        </w:tc>
        <w:tc>
          <w:tcPr>
            <w:tcW w:w="960" w:type="dxa"/>
            <w:tcBorders>
              <w:top w:val="single" w:sz="4" w:space="0" w:color="auto"/>
              <w:left w:val="single" w:sz="4" w:space="0" w:color="auto"/>
              <w:right w:val="single" w:sz="4" w:space="0" w:color="auto"/>
            </w:tcBorders>
          </w:tcPr>
          <w:p w14:paraId="07FC3027" w14:textId="77777777" w:rsidR="006F4A4A" w:rsidRDefault="006F4A4A" w:rsidP="00232F35">
            <w:pPr>
              <w:pStyle w:val="TAC"/>
              <w:rPr>
                <w:lang w:val="en-US" w:eastAsia="ko-KR"/>
              </w:rPr>
            </w:pPr>
            <w:r>
              <w:rPr>
                <w:rFonts w:cs="Arial"/>
                <w:lang w:val="en-US"/>
              </w:rPr>
              <w:t>811</w:t>
            </w:r>
          </w:p>
        </w:tc>
        <w:tc>
          <w:tcPr>
            <w:tcW w:w="977" w:type="dxa"/>
            <w:tcBorders>
              <w:top w:val="single" w:sz="4" w:space="0" w:color="auto"/>
              <w:left w:val="single" w:sz="4" w:space="0" w:color="auto"/>
              <w:bottom w:val="single" w:sz="4" w:space="0" w:color="auto"/>
              <w:right w:val="single" w:sz="4" w:space="0" w:color="auto"/>
            </w:tcBorders>
          </w:tcPr>
          <w:p w14:paraId="70D00A41" w14:textId="77777777" w:rsidR="006F4A4A" w:rsidRDefault="006F4A4A" w:rsidP="00232F35">
            <w:pPr>
              <w:pStyle w:val="TAC"/>
            </w:pPr>
            <w:r w:rsidRPr="001D386E">
              <w:rPr>
                <w:rFonts w:cs="Arial" w:hint="eastAsia"/>
                <w:lang w:val="en-US"/>
              </w:rPr>
              <w:t>N</w:t>
            </w:r>
            <w:r w:rsidRPr="001D386E">
              <w:rPr>
                <w:rFonts w:cs="Arial"/>
                <w:lang w:val="en-US"/>
              </w:rPr>
              <w:t>/</w:t>
            </w:r>
            <w:r w:rsidRPr="001D386E">
              <w:rPr>
                <w:rFonts w:cs="Arial" w:hint="eastAsia"/>
                <w:lang w:val="en-US"/>
              </w:rPr>
              <w:t>A</w:t>
            </w:r>
          </w:p>
        </w:tc>
        <w:tc>
          <w:tcPr>
            <w:tcW w:w="828" w:type="dxa"/>
            <w:tcBorders>
              <w:top w:val="single" w:sz="4" w:space="0" w:color="auto"/>
              <w:left w:val="single" w:sz="4" w:space="0" w:color="auto"/>
              <w:right w:val="single" w:sz="4" w:space="0" w:color="auto"/>
            </w:tcBorders>
            <w:vAlign w:val="center"/>
          </w:tcPr>
          <w:p w14:paraId="78264164" w14:textId="77777777" w:rsidR="006F4A4A" w:rsidRDefault="006F4A4A" w:rsidP="00232F35">
            <w:pPr>
              <w:pStyle w:val="TAC"/>
              <w:rPr>
                <w:lang w:eastAsia="zh-CN"/>
              </w:rPr>
            </w:pPr>
            <w:r>
              <w:rPr>
                <w:lang w:val="en-US" w:eastAsia="zh-CN"/>
              </w:rPr>
              <w:t>FDD</w:t>
            </w:r>
          </w:p>
        </w:tc>
        <w:tc>
          <w:tcPr>
            <w:tcW w:w="1057" w:type="dxa"/>
            <w:tcBorders>
              <w:top w:val="single" w:sz="4" w:space="0" w:color="auto"/>
              <w:left w:val="single" w:sz="4" w:space="0" w:color="auto"/>
              <w:right w:val="single" w:sz="4" w:space="0" w:color="auto"/>
            </w:tcBorders>
          </w:tcPr>
          <w:p w14:paraId="6EA79B2D" w14:textId="77777777" w:rsidR="006F4A4A" w:rsidRDefault="006F4A4A" w:rsidP="00232F35">
            <w:pPr>
              <w:pStyle w:val="TAC"/>
            </w:pPr>
            <w:r>
              <w:rPr>
                <w:lang w:val="en-US" w:eastAsia="zh-CN"/>
              </w:rPr>
              <w:t>N/A</w:t>
            </w:r>
          </w:p>
        </w:tc>
      </w:tr>
      <w:tr w:rsidR="006F4A4A" w14:paraId="2B2A3E78" w14:textId="77777777" w:rsidTr="00232F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24D7A33" w14:textId="77777777" w:rsidR="006F4A4A" w:rsidRDefault="006F4A4A" w:rsidP="00232F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55A97B" w14:textId="77777777" w:rsidR="006F4A4A" w:rsidRDefault="006F4A4A" w:rsidP="00232F35">
            <w:pPr>
              <w:pStyle w:val="TAC"/>
              <w:rPr>
                <w:lang w:val="en-US" w:eastAsia="ko-KR"/>
              </w:rPr>
            </w:pPr>
            <w:r>
              <w:rPr>
                <w:rFonts w:hint="eastAsia"/>
                <w:lang w:val="en-US" w:eastAsia="zh-CN"/>
              </w:rPr>
              <w:t>n</w:t>
            </w:r>
            <w:r>
              <w:rPr>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1E539AF1" w14:textId="77777777" w:rsidR="006F4A4A" w:rsidRDefault="006F4A4A" w:rsidP="00232F35">
            <w:pPr>
              <w:pStyle w:val="TAC"/>
              <w:rPr>
                <w:lang w:val="en-US" w:eastAsia="ko-KR"/>
              </w:rPr>
            </w:pPr>
            <w:r>
              <w:rPr>
                <w:rFonts w:cs="Arial"/>
                <w:lang w:val="en-US"/>
              </w:rPr>
              <w:t>728</w:t>
            </w:r>
          </w:p>
        </w:tc>
        <w:tc>
          <w:tcPr>
            <w:tcW w:w="964" w:type="dxa"/>
            <w:tcBorders>
              <w:top w:val="single" w:sz="4" w:space="0" w:color="auto"/>
              <w:left w:val="single" w:sz="4" w:space="0" w:color="auto"/>
              <w:bottom w:val="single" w:sz="4" w:space="0" w:color="auto"/>
              <w:right w:val="single" w:sz="4" w:space="0" w:color="auto"/>
            </w:tcBorders>
          </w:tcPr>
          <w:p w14:paraId="086BDF6E" w14:textId="77777777" w:rsidR="006F4A4A" w:rsidRDefault="006F4A4A" w:rsidP="00232F35">
            <w:pPr>
              <w:pStyle w:val="TAC"/>
              <w:rPr>
                <w:lang w:val="en-US" w:eastAsia="ko-KR"/>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D672434" w14:textId="77777777" w:rsidR="006F4A4A" w:rsidRDefault="006F4A4A" w:rsidP="00232F35">
            <w:pPr>
              <w:pStyle w:val="TAC"/>
              <w:rPr>
                <w:lang w:val="en-US" w:eastAsia="ko-KR"/>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8E49CEE" w14:textId="77777777" w:rsidR="006F4A4A" w:rsidRDefault="006F4A4A" w:rsidP="00232F35">
            <w:pPr>
              <w:pStyle w:val="TAC"/>
              <w:rPr>
                <w:lang w:val="en-US" w:eastAsia="ko-KR"/>
              </w:rPr>
            </w:pPr>
            <w:r>
              <w:rPr>
                <w:rFonts w:cs="Arial"/>
                <w:lang w:val="en-US"/>
              </w:rPr>
              <w:t>783</w:t>
            </w:r>
          </w:p>
        </w:tc>
        <w:tc>
          <w:tcPr>
            <w:tcW w:w="977" w:type="dxa"/>
            <w:tcBorders>
              <w:top w:val="single" w:sz="4" w:space="0" w:color="auto"/>
              <w:left w:val="single" w:sz="4" w:space="0" w:color="auto"/>
              <w:bottom w:val="single" w:sz="4" w:space="0" w:color="auto"/>
              <w:right w:val="single" w:sz="4" w:space="0" w:color="auto"/>
            </w:tcBorders>
          </w:tcPr>
          <w:p w14:paraId="25653F96" w14:textId="77777777" w:rsidR="006F4A4A" w:rsidRDefault="006F4A4A" w:rsidP="00232F35">
            <w:pPr>
              <w:pStyle w:val="TAC"/>
            </w:pPr>
            <w:r>
              <w:rPr>
                <w:rFonts w:cs="Arial"/>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38453143" w14:textId="77777777" w:rsidR="006F4A4A" w:rsidRDefault="006F4A4A" w:rsidP="00232F35">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17FB407" w14:textId="77777777" w:rsidR="006F4A4A" w:rsidRDefault="006F4A4A" w:rsidP="00232F35">
            <w:pPr>
              <w:pStyle w:val="TAC"/>
            </w:pPr>
            <w:r>
              <w:rPr>
                <w:lang w:val="en-US" w:eastAsia="zh-CN"/>
              </w:rPr>
              <w:t>N/A</w:t>
            </w:r>
          </w:p>
        </w:tc>
      </w:tr>
      <w:tr w:rsidR="006F4A4A" w14:paraId="1B83626D" w14:textId="77777777" w:rsidTr="00232F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EAB57D7" w14:textId="77777777" w:rsidR="006F4A4A" w:rsidRDefault="006F4A4A" w:rsidP="00232F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558934" w14:textId="77777777" w:rsidR="006F4A4A" w:rsidRDefault="006F4A4A" w:rsidP="00232F35">
            <w:pPr>
              <w:pStyle w:val="TAC"/>
              <w:rPr>
                <w:lang w:val="en-US" w:eastAsia="zh-CN"/>
              </w:rPr>
            </w:pPr>
            <w:r>
              <w:rPr>
                <w:rFonts w:hint="eastAsia"/>
                <w:lang w:val="en-US" w:eastAsia="zh-CN"/>
              </w:rPr>
              <w:t>n</w:t>
            </w:r>
            <w:r>
              <w:rPr>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127D6F47" w14:textId="77777777" w:rsidR="006F4A4A" w:rsidRDefault="006F4A4A" w:rsidP="00232F35">
            <w:pPr>
              <w:pStyle w:val="TAC"/>
              <w:rPr>
                <w:rFonts w:cs="Arial"/>
                <w:lang w:val="en-US"/>
              </w:rPr>
            </w:pPr>
            <w:r w:rsidRPr="001D386E">
              <w:rPr>
                <w:rFonts w:cs="Arial" w:hint="eastAsia"/>
                <w:lang w:val="en-US"/>
              </w:rPr>
              <w:t>17</w:t>
            </w:r>
            <w:r>
              <w:rPr>
                <w:rFonts w:cs="Arial"/>
                <w:lang w:val="en-US"/>
              </w:rPr>
              <w:t>48</w:t>
            </w:r>
          </w:p>
        </w:tc>
        <w:tc>
          <w:tcPr>
            <w:tcW w:w="964" w:type="dxa"/>
            <w:tcBorders>
              <w:top w:val="single" w:sz="4" w:space="0" w:color="auto"/>
              <w:left w:val="single" w:sz="4" w:space="0" w:color="auto"/>
              <w:bottom w:val="single" w:sz="4" w:space="0" w:color="auto"/>
              <w:right w:val="single" w:sz="4" w:space="0" w:color="auto"/>
            </w:tcBorders>
          </w:tcPr>
          <w:p w14:paraId="7122B308" w14:textId="77777777" w:rsidR="006F4A4A" w:rsidRDefault="006F4A4A" w:rsidP="00232F35">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B3B3B9B" w14:textId="77777777" w:rsidR="006F4A4A" w:rsidRDefault="006F4A4A" w:rsidP="00232F35">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A6A9356" w14:textId="77777777" w:rsidR="006F4A4A" w:rsidRDefault="006F4A4A" w:rsidP="00232F35">
            <w:pPr>
              <w:pStyle w:val="TAC"/>
              <w:rPr>
                <w:rFonts w:cs="Arial"/>
                <w:lang w:val="en-US"/>
              </w:rPr>
            </w:pPr>
            <w:r w:rsidRPr="001D386E">
              <w:rPr>
                <w:rFonts w:cs="Arial" w:hint="eastAsia"/>
                <w:lang w:val="en-US"/>
              </w:rPr>
              <w:t>18</w:t>
            </w:r>
            <w:r>
              <w:rPr>
                <w:rFonts w:cs="Arial"/>
                <w:lang w:val="en-US"/>
              </w:rPr>
              <w:t>43</w:t>
            </w:r>
          </w:p>
        </w:tc>
        <w:tc>
          <w:tcPr>
            <w:tcW w:w="977" w:type="dxa"/>
            <w:tcBorders>
              <w:top w:val="single" w:sz="4" w:space="0" w:color="auto"/>
              <w:left w:val="single" w:sz="4" w:space="0" w:color="auto"/>
              <w:bottom w:val="single" w:sz="4" w:space="0" w:color="auto"/>
              <w:right w:val="single" w:sz="4" w:space="0" w:color="auto"/>
            </w:tcBorders>
          </w:tcPr>
          <w:p w14:paraId="35A2FE8B" w14:textId="77777777" w:rsidR="006F4A4A" w:rsidRDefault="006F4A4A" w:rsidP="00232F35">
            <w:pPr>
              <w:pStyle w:val="TAC"/>
              <w:rPr>
                <w:rFonts w:cs="Arial"/>
                <w:lang w:val="en-US"/>
              </w:rPr>
            </w:pPr>
            <w:r>
              <w:rPr>
                <w:rFonts w:cs="Arial"/>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490BEC18" w14:textId="77777777" w:rsidR="006F4A4A" w:rsidRDefault="006F4A4A" w:rsidP="00232F35">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96D2723" w14:textId="77777777" w:rsidR="006F4A4A" w:rsidRDefault="006F4A4A" w:rsidP="00232F35">
            <w:pPr>
              <w:pStyle w:val="TAC"/>
              <w:rPr>
                <w:lang w:val="en-US" w:eastAsia="zh-CN"/>
              </w:rPr>
            </w:pPr>
            <w:r>
              <w:rPr>
                <w:lang w:val="en-US" w:eastAsia="zh-CN"/>
              </w:rPr>
              <w:t>N/A</w:t>
            </w:r>
          </w:p>
        </w:tc>
      </w:tr>
      <w:tr w:rsidR="006F4A4A" w14:paraId="738FE87A" w14:textId="77777777" w:rsidTr="00232F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A63BAFA" w14:textId="77777777" w:rsidR="006F4A4A" w:rsidRDefault="006F4A4A" w:rsidP="00232F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08D851" w14:textId="77777777" w:rsidR="006F4A4A" w:rsidRDefault="006F4A4A" w:rsidP="00232F35">
            <w:pPr>
              <w:pStyle w:val="TAC"/>
              <w:rPr>
                <w:lang w:val="en-US" w:eastAsia="zh-CN"/>
              </w:rPr>
            </w:pPr>
            <w:r>
              <w:rPr>
                <w:rFonts w:hint="eastAsia"/>
                <w:lang w:val="en-US" w:eastAsia="zh-CN"/>
              </w:rPr>
              <w:t>n</w:t>
            </w:r>
            <w:r>
              <w:rPr>
                <w:lang w:val="en-US" w:eastAsia="zh-CN"/>
              </w:rPr>
              <w:t>20</w:t>
            </w:r>
          </w:p>
        </w:tc>
        <w:tc>
          <w:tcPr>
            <w:tcW w:w="960" w:type="dxa"/>
            <w:tcBorders>
              <w:top w:val="single" w:sz="4" w:space="0" w:color="auto"/>
              <w:left w:val="single" w:sz="4" w:space="0" w:color="auto"/>
              <w:bottom w:val="single" w:sz="4" w:space="0" w:color="auto"/>
              <w:right w:val="single" w:sz="4" w:space="0" w:color="auto"/>
            </w:tcBorders>
          </w:tcPr>
          <w:p w14:paraId="115F90EB" w14:textId="77777777" w:rsidR="006F4A4A" w:rsidRDefault="006F4A4A" w:rsidP="00232F35">
            <w:pPr>
              <w:pStyle w:val="TAC"/>
              <w:rPr>
                <w:rFonts w:cs="Arial"/>
                <w:lang w:val="en-US"/>
              </w:rPr>
            </w:pPr>
            <w:r>
              <w:rPr>
                <w:rFonts w:cs="Arial"/>
                <w:lang w:val="en-US"/>
              </w:rPr>
              <w:t>847</w:t>
            </w:r>
          </w:p>
        </w:tc>
        <w:tc>
          <w:tcPr>
            <w:tcW w:w="964" w:type="dxa"/>
            <w:tcBorders>
              <w:top w:val="single" w:sz="4" w:space="0" w:color="auto"/>
              <w:left w:val="single" w:sz="4" w:space="0" w:color="auto"/>
              <w:bottom w:val="single" w:sz="4" w:space="0" w:color="auto"/>
              <w:right w:val="single" w:sz="4" w:space="0" w:color="auto"/>
            </w:tcBorders>
          </w:tcPr>
          <w:p w14:paraId="1A4733A8" w14:textId="77777777" w:rsidR="006F4A4A" w:rsidRDefault="006F4A4A" w:rsidP="00232F35">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89574EC" w14:textId="77777777" w:rsidR="006F4A4A" w:rsidRDefault="006F4A4A" w:rsidP="00232F35">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8B340BF" w14:textId="77777777" w:rsidR="006F4A4A" w:rsidRDefault="006F4A4A" w:rsidP="00232F35">
            <w:pPr>
              <w:pStyle w:val="TAC"/>
              <w:rPr>
                <w:rFonts w:cs="Arial"/>
                <w:lang w:val="en-US"/>
              </w:rPr>
            </w:pPr>
            <w:r>
              <w:rPr>
                <w:rFonts w:cs="Arial"/>
                <w:lang w:val="en-US"/>
              </w:rPr>
              <w:t>806</w:t>
            </w:r>
          </w:p>
        </w:tc>
        <w:tc>
          <w:tcPr>
            <w:tcW w:w="977" w:type="dxa"/>
            <w:tcBorders>
              <w:top w:val="single" w:sz="4" w:space="0" w:color="auto"/>
              <w:left w:val="single" w:sz="4" w:space="0" w:color="auto"/>
              <w:bottom w:val="single" w:sz="4" w:space="0" w:color="auto"/>
              <w:right w:val="single" w:sz="4" w:space="0" w:color="auto"/>
            </w:tcBorders>
          </w:tcPr>
          <w:p w14:paraId="6FC7D65F" w14:textId="77777777" w:rsidR="006F4A4A" w:rsidRDefault="006F4A4A" w:rsidP="00232F35">
            <w:pPr>
              <w:pStyle w:val="TAC"/>
              <w:rPr>
                <w:rFonts w:cs="Arial"/>
                <w:lang w:val="en-US"/>
              </w:rPr>
            </w:pPr>
            <w:r w:rsidRPr="001D386E">
              <w:rPr>
                <w:rFonts w:cs="Arial" w:hint="eastAsia"/>
                <w:lang w:val="en-US"/>
              </w:rPr>
              <w:t>N</w:t>
            </w:r>
            <w:r w:rsidRPr="001D386E">
              <w:rPr>
                <w:rFonts w:cs="Arial"/>
                <w:lang w:val="en-US"/>
              </w:rPr>
              <w:t>/</w:t>
            </w:r>
            <w:r w:rsidRPr="001D386E">
              <w:rPr>
                <w:rFonts w:cs="Arial" w:hint="eastAsia"/>
                <w:lang w:val="en-US"/>
              </w:rPr>
              <w:t>A</w:t>
            </w:r>
          </w:p>
        </w:tc>
        <w:tc>
          <w:tcPr>
            <w:tcW w:w="828" w:type="dxa"/>
            <w:tcBorders>
              <w:top w:val="single" w:sz="4" w:space="0" w:color="auto"/>
              <w:left w:val="single" w:sz="4" w:space="0" w:color="auto"/>
              <w:bottom w:val="single" w:sz="4" w:space="0" w:color="auto"/>
              <w:right w:val="single" w:sz="4" w:space="0" w:color="auto"/>
            </w:tcBorders>
            <w:vAlign w:val="center"/>
          </w:tcPr>
          <w:p w14:paraId="6077E56F" w14:textId="77777777" w:rsidR="006F4A4A" w:rsidRDefault="006F4A4A" w:rsidP="00232F35">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2A9B4F4" w14:textId="77777777" w:rsidR="006F4A4A" w:rsidRDefault="006F4A4A" w:rsidP="00232F35">
            <w:pPr>
              <w:pStyle w:val="TAC"/>
              <w:rPr>
                <w:lang w:val="en-US" w:eastAsia="zh-CN"/>
              </w:rPr>
            </w:pPr>
            <w:r>
              <w:rPr>
                <w:lang w:val="en-US" w:eastAsia="zh-CN"/>
              </w:rPr>
              <w:t>N/A</w:t>
            </w:r>
          </w:p>
        </w:tc>
      </w:tr>
      <w:tr w:rsidR="006F4A4A" w14:paraId="17638D2B" w14:textId="77777777" w:rsidTr="00232F3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2D689A0" w14:textId="77777777" w:rsidR="006F4A4A" w:rsidRDefault="006F4A4A" w:rsidP="00232F3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B6AC253" w14:textId="77777777" w:rsidR="006F4A4A" w:rsidRDefault="006F4A4A" w:rsidP="00232F35">
            <w:pPr>
              <w:pStyle w:val="TAC"/>
              <w:rPr>
                <w:lang w:val="en-US" w:eastAsia="zh-CN"/>
              </w:rPr>
            </w:pPr>
            <w:r>
              <w:rPr>
                <w:rFonts w:hint="eastAsia"/>
                <w:lang w:val="en-US" w:eastAsia="zh-CN"/>
              </w:rPr>
              <w:t>n</w:t>
            </w:r>
            <w:r>
              <w:rPr>
                <w:lang w:val="en-US" w:eastAsia="zh-CN"/>
              </w:rPr>
              <w:t>28</w:t>
            </w:r>
          </w:p>
        </w:tc>
        <w:tc>
          <w:tcPr>
            <w:tcW w:w="960" w:type="dxa"/>
            <w:tcBorders>
              <w:top w:val="single" w:sz="4" w:space="0" w:color="auto"/>
              <w:left w:val="single" w:sz="4" w:space="0" w:color="auto"/>
              <w:right w:val="single" w:sz="4" w:space="0" w:color="auto"/>
            </w:tcBorders>
          </w:tcPr>
          <w:p w14:paraId="39ADC617" w14:textId="77777777" w:rsidR="006F4A4A" w:rsidRDefault="006F4A4A" w:rsidP="00232F35">
            <w:pPr>
              <w:pStyle w:val="TAC"/>
              <w:rPr>
                <w:rFonts w:cs="Arial"/>
                <w:lang w:val="en-US"/>
              </w:rPr>
            </w:pPr>
            <w:r>
              <w:rPr>
                <w:rFonts w:cs="Arial"/>
                <w:lang w:val="en-US"/>
              </w:rPr>
              <w:t>738</w:t>
            </w:r>
          </w:p>
        </w:tc>
        <w:tc>
          <w:tcPr>
            <w:tcW w:w="964" w:type="dxa"/>
            <w:tcBorders>
              <w:top w:val="single" w:sz="4" w:space="0" w:color="auto"/>
              <w:left w:val="single" w:sz="4" w:space="0" w:color="auto"/>
              <w:right w:val="single" w:sz="4" w:space="0" w:color="auto"/>
            </w:tcBorders>
          </w:tcPr>
          <w:p w14:paraId="5A953553" w14:textId="77777777" w:rsidR="006F4A4A" w:rsidRDefault="006F4A4A" w:rsidP="00232F35">
            <w:pPr>
              <w:pStyle w:val="TAC"/>
              <w:rPr>
                <w:lang w:val="en-US" w:eastAsia="zh-CN"/>
              </w:rPr>
            </w:pPr>
            <w:r>
              <w:rPr>
                <w:lang w:val="en-US" w:eastAsia="zh-CN"/>
              </w:rPr>
              <w:t>5</w:t>
            </w:r>
          </w:p>
        </w:tc>
        <w:tc>
          <w:tcPr>
            <w:tcW w:w="960" w:type="dxa"/>
            <w:tcBorders>
              <w:top w:val="single" w:sz="4" w:space="0" w:color="auto"/>
              <w:left w:val="single" w:sz="4" w:space="0" w:color="auto"/>
              <w:right w:val="single" w:sz="4" w:space="0" w:color="auto"/>
            </w:tcBorders>
          </w:tcPr>
          <w:p w14:paraId="292B8A3E" w14:textId="77777777" w:rsidR="006F4A4A" w:rsidRDefault="006F4A4A" w:rsidP="00232F35">
            <w:pPr>
              <w:pStyle w:val="TAC"/>
              <w:rPr>
                <w:lang w:val="en-US" w:eastAsia="zh-CN"/>
              </w:rPr>
            </w:pPr>
            <w:r>
              <w:rPr>
                <w:lang w:val="en-US" w:eastAsia="zh-CN"/>
              </w:rPr>
              <w:t>25</w:t>
            </w:r>
          </w:p>
        </w:tc>
        <w:tc>
          <w:tcPr>
            <w:tcW w:w="960" w:type="dxa"/>
            <w:tcBorders>
              <w:top w:val="single" w:sz="4" w:space="0" w:color="auto"/>
              <w:left w:val="single" w:sz="4" w:space="0" w:color="auto"/>
              <w:right w:val="single" w:sz="4" w:space="0" w:color="auto"/>
            </w:tcBorders>
          </w:tcPr>
          <w:p w14:paraId="0663453E" w14:textId="77777777" w:rsidR="006F4A4A" w:rsidRDefault="006F4A4A" w:rsidP="00232F35">
            <w:pPr>
              <w:pStyle w:val="TAC"/>
              <w:rPr>
                <w:rFonts w:cs="Arial"/>
                <w:lang w:val="en-US"/>
              </w:rPr>
            </w:pPr>
            <w:r>
              <w:rPr>
                <w:rFonts w:cs="Arial"/>
                <w:lang w:val="en-US"/>
              </w:rPr>
              <w:t>793</w:t>
            </w:r>
          </w:p>
        </w:tc>
        <w:tc>
          <w:tcPr>
            <w:tcW w:w="977" w:type="dxa"/>
            <w:tcBorders>
              <w:top w:val="single" w:sz="4" w:space="0" w:color="auto"/>
              <w:left w:val="single" w:sz="4" w:space="0" w:color="auto"/>
              <w:bottom w:val="single" w:sz="4" w:space="0" w:color="auto"/>
              <w:right w:val="single" w:sz="4" w:space="0" w:color="auto"/>
            </w:tcBorders>
          </w:tcPr>
          <w:p w14:paraId="29641166" w14:textId="77777777" w:rsidR="006F4A4A" w:rsidRDefault="006F4A4A" w:rsidP="00232F35">
            <w:pPr>
              <w:pStyle w:val="TAC"/>
              <w:rPr>
                <w:rFonts w:cs="Arial"/>
                <w:lang w:val="en-US"/>
              </w:rPr>
            </w:pPr>
            <w:r>
              <w:rPr>
                <w:rFonts w:cs="Arial"/>
                <w:lang w:val="en-US"/>
              </w:rPr>
              <w:t>9.4</w:t>
            </w:r>
          </w:p>
        </w:tc>
        <w:tc>
          <w:tcPr>
            <w:tcW w:w="828" w:type="dxa"/>
            <w:tcBorders>
              <w:top w:val="single" w:sz="4" w:space="0" w:color="auto"/>
              <w:left w:val="single" w:sz="4" w:space="0" w:color="auto"/>
              <w:right w:val="single" w:sz="4" w:space="0" w:color="auto"/>
            </w:tcBorders>
            <w:vAlign w:val="center"/>
          </w:tcPr>
          <w:p w14:paraId="7EFC4088" w14:textId="77777777" w:rsidR="006F4A4A" w:rsidRDefault="006F4A4A" w:rsidP="00232F35">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2E449060" w14:textId="77777777" w:rsidR="006F4A4A" w:rsidRDefault="006F4A4A" w:rsidP="00232F35">
            <w:pPr>
              <w:pStyle w:val="TAC"/>
              <w:rPr>
                <w:lang w:val="en-US" w:eastAsia="zh-CN"/>
              </w:rPr>
            </w:pPr>
            <w:r>
              <w:rPr>
                <w:lang w:val="en-US" w:eastAsia="zh-CN"/>
              </w:rPr>
              <w:t>IMD4</w:t>
            </w:r>
          </w:p>
        </w:tc>
      </w:tr>
    </w:tbl>
    <w:p w14:paraId="612B5960" w14:textId="77777777" w:rsidR="006F4A4A" w:rsidRDefault="006F4A4A" w:rsidP="006F4A4A">
      <w:pPr>
        <w:rPr>
          <w:rFonts w:ascii="Arial" w:hAnsi="Arial" w:cs="Arial"/>
          <w:color w:val="0000FF"/>
          <w:sz w:val="32"/>
          <w:szCs w:val="32"/>
          <w:lang w:eastAsia="ja-JP"/>
        </w:rPr>
      </w:pPr>
    </w:p>
    <w:p w14:paraId="58DA6118" w14:textId="6AD4F9A9" w:rsidR="00473507" w:rsidRDefault="00473507" w:rsidP="00473507">
      <w:pPr>
        <w:pStyle w:val="21"/>
      </w:pPr>
      <w:bookmarkStart w:id="373" w:name="_Toc79401455"/>
      <w:bookmarkStart w:id="374" w:name="_Toc136288358"/>
      <w:r>
        <w:t xml:space="preserve">5.36 </w:t>
      </w:r>
      <w:r>
        <w:rPr>
          <w:lang w:eastAsia="zh-CN"/>
        </w:rPr>
        <w:tab/>
      </w:r>
      <w:r>
        <w:t>CA_n3-n7-n79</w:t>
      </w:r>
      <w:bookmarkEnd w:id="373"/>
      <w:bookmarkEnd w:id="374"/>
    </w:p>
    <w:p w14:paraId="4CCBCAFB" w14:textId="7B3E1BA5" w:rsidR="00473507" w:rsidRDefault="00473507" w:rsidP="00473507">
      <w:pPr>
        <w:pStyle w:val="31"/>
        <w:rPr>
          <w:rFonts w:cs="Arial"/>
          <w:szCs w:val="28"/>
          <w:lang w:val="en-US" w:eastAsia="zh-CN"/>
        </w:rPr>
      </w:pPr>
      <w:bookmarkStart w:id="375" w:name="_Toc136288359"/>
      <w:r>
        <w:t>5.36.1</w:t>
      </w:r>
      <w:r>
        <w:tab/>
      </w:r>
      <w:r>
        <w:rPr>
          <w:rFonts w:cs="Arial"/>
          <w:szCs w:val="28"/>
          <w:lang w:val="en-US" w:eastAsia="zh-CN"/>
        </w:rPr>
        <w:t>Common for 1 band UL and 2 bands UL CA</w:t>
      </w:r>
      <w:bookmarkEnd w:id="375"/>
    </w:p>
    <w:p w14:paraId="4136E34A" w14:textId="2D1FF42E" w:rsidR="00473507" w:rsidRDefault="00473507" w:rsidP="00473507">
      <w:pPr>
        <w:pStyle w:val="41"/>
      </w:pPr>
      <w:bookmarkStart w:id="376" w:name="_Toc136288360"/>
      <w:r>
        <w:t>5.36.1.1</w:t>
      </w:r>
      <w:r>
        <w:tab/>
      </w:r>
      <w:r>
        <w:rPr>
          <w:rFonts w:cs="Arial"/>
          <w:lang w:eastAsia="zh-CN"/>
        </w:rPr>
        <w:t>Operating bands for CA</w:t>
      </w:r>
      <w:bookmarkEnd w:id="376"/>
    </w:p>
    <w:p w14:paraId="71BA5B22" w14:textId="4882AA70" w:rsidR="00473507" w:rsidRDefault="00473507" w:rsidP="00473507">
      <w:pPr>
        <w:keepNext/>
        <w:keepLines/>
        <w:spacing w:before="60"/>
        <w:jc w:val="center"/>
        <w:rPr>
          <w:rFonts w:ascii="Arial" w:hAnsi="Arial" w:cs="Arial"/>
          <w:b/>
          <w:color w:val="000000"/>
        </w:rPr>
      </w:pPr>
      <w:r>
        <w:rPr>
          <w:rFonts w:ascii="Arial" w:hAnsi="Arial" w:cs="Arial"/>
          <w:b/>
          <w:color w:val="000000"/>
        </w:rPr>
        <w:t>Table 5.36.1.1-1: 3DL Inter-band CA operating bands</w:t>
      </w:r>
    </w:p>
    <w:tbl>
      <w:tblPr>
        <w:tblW w:w="9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6"/>
        <w:gridCol w:w="697"/>
        <w:gridCol w:w="1212"/>
        <w:gridCol w:w="317"/>
        <w:gridCol w:w="1200"/>
        <w:gridCol w:w="1210"/>
        <w:gridCol w:w="317"/>
        <w:gridCol w:w="1401"/>
        <w:gridCol w:w="850"/>
      </w:tblGrid>
      <w:tr w:rsidR="00473507" w14:paraId="520E0E1A" w14:textId="77777777" w:rsidTr="00232F35">
        <w:trPr>
          <w:trHeight w:val="225"/>
          <w:jc w:val="center"/>
        </w:trPr>
        <w:tc>
          <w:tcPr>
            <w:tcW w:w="2416" w:type="dxa"/>
            <w:vMerge w:val="restart"/>
            <w:tcBorders>
              <w:top w:val="single" w:sz="4" w:space="0" w:color="auto"/>
              <w:left w:val="single" w:sz="4" w:space="0" w:color="auto"/>
              <w:bottom w:val="single" w:sz="4" w:space="0" w:color="auto"/>
              <w:right w:val="single" w:sz="4" w:space="0" w:color="auto"/>
            </w:tcBorders>
            <w:hideMark/>
          </w:tcPr>
          <w:p w14:paraId="15470B9C" w14:textId="77777777" w:rsidR="00473507" w:rsidRDefault="00473507" w:rsidP="00232F35">
            <w:pPr>
              <w:keepNext/>
              <w:keepLines/>
              <w:spacing w:after="0"/>
              <w:jc w:val="center"/>
              <w:rPr>
                <w:rFonts w:ascii="Arial" w:hAnsi="Arial"/>
                <w:b/>
                <w:color w:val="000000"/>
                <w:sz w:val="18"/>
              </w:rPr>
            </w:pPr>
            <w:r>
              <w:rPr>
                <w:rFonts w:ascii="Arial" w:hAnsi="Arial"/>
                <w:b/>
                <w:color w:val="000000"/>
                <w:sz w:val="18"/>
              </w:rPr>
              <w:t>NR CA Band</w:t>
            </w:r>
          </w:p>
        </w:tc>
        <w:tc>
          <w:tcPr>
            <w:tcW w:w="697" w:type="dxa"/>
            <w:vMerge w:val="restart"/>
            <w:tcBorders>
              <w:top w:val="single" w:sz="4" w:space="0" w:color="auto"/>
              <w:left w:val="single" w:sz="4" w:space="0" w:color="auto"/>
              <w:bottom w:val="single" w:sz="4" w:space="0" w:color="auto"/>
              <w:right w:val="single" w:sz="4" w:space="0" w:color="auto"/>
            </w:tcBorders>
            <w:hideMark/>
          </w:tcPr>
          <w:p w14:paraId="619514A5" w14:textId="77777777" w:rsidR="00473507" w:rsidRDefault="00473507" w:rsidP="00232F35">
            <w:pPr>
              <w:keepNext/>
              <w:keepLines/>
              <w:spacing w:after="0"/>
              <w:jc w:val="center"/>
              <w:rPr>
                <w:rFonts w:ascii="Arial" w:hAnsi="Arial"/>
                <w:b/>
                <w:color w:val="000000"/>
                <w:sz w:val="18"/>
              </w:rPr>
            </w:pPr>
            <w:r>
              <w:rPr>
                <w:rFonts w:ascii="Arial" w:hAnsi="Arial"/>
                <w:b/>
                <w:color w:val="000000"/>
                <w:sz w:val="18"/>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2F45E7E4" w14:textId="77777777" w:rsidR="00473507" w:rsidRDefault="00473507" w:rsidP="00232F35">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27DDE986" w14:textId="77777777" w:rsidR="00473507" w:rsidRDefault="00473507" w:rsidP="00232F35">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07548F67" w14:textId="77777777" w:rsidR="00473507" w:rsidRDefault="00473507" w:rsidP="00232F35">
            <w:pPr>
              <w:keepNext/>
              <w:keepLines/>
              <w:spacing w:after="0"/>
              <w:jc w:val="center"/>
              <w:rPr>
                <w:rFonts w:ascii="Arial" w:hAnsi="Arial"/>
                <w:b/>
                <w:color w:val="000000"/>
                <w:sz w:val="18"/>
              </w:rPr>
            </w:pPr>
            <w:r>
              <w:rPr>
                <w:rFonts w:ascii="Arial" w:hAnsi="Arial"/>
                <w:b/>
                <w:color w:val="000000"/>
                <w:sz w:val="18"/>
              </w:rPr>
              <w:t>Duplex Mode</w:t>
            </w:r>
          </w:p>
        </w:tc>
      </w:tr>
      <w:tr w:rsidR="00473507" w14:paraId="3157968E" w14:textId="77777777" w:rsidTr="00232F35">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3FD151" w14:textId="77777777" w:rsidR="00473507" w:rsidRDefault="00473507" w:rsidP="00232F35">
            <w:pPr>
              <w:spacing w:after="0"/>
              <w:rPr>
                <w:rFonts w:ascii="Arial" w:eastAsia="Times New Roman"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DCA0C" w14:textId="77777777" w:rsidR="00473507" w:rsidRDefault="00473507" w:rsidP="00232F35">
            <w:pPr>
              <w:spacing w:after="0"/>
              <w:rPr>
                <w:rFonts w:ascii="Arial" w:eastAsia="Times New Roman"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624CFBFC" w14:textId="77777777" w:rsidR="00473507" w:rsidRDefault="00473507" w:rsidP="00232F35">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E6BE1AA" w14:textId="77777777" w:rsidR="00473507" w:rsidRDefault="00473507" w:rsidP="00232F35">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BD1EE8" w14:textId="77777777" w:rsidR="00473507" w:rsidRDefault="00473507" w:rsidP="00232F35">
            <w:pPr>
              <w:spacing w:after="0"/>
              <w:rPr>
                <w:rFonts w:ascii="Arial" w:eastAsia="Times New Roman" w:hAnsi="Arial"/>
                <w:b/>
                <w:color w:val="000000"/>
                <w:sz w:val="18"/>
              </w:rPr>
            </w:pPr>
          </w:p>
        </w:tc>
      </w:tr>
      <w:tr w:rsidR="00473507" w14:paraId="36C3C545" w14:textId="77777777" w:rsidTr="00232F35">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378B20" w14:textId="77777777" w:rsidR="00473507" w:rsidRDefault="00473507" w:rsidP="00232F35">
            <w:pPr>
              <w:spacing w:after="0"/>
              <w:rPr>
                <w:rFonts w:ascii="Arial" w:eastAsia="Times New Roman"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0ED51" w14:textId="77777777" w:rsidR="00473507" w:rsidRDefault="00473507" w:rsidP="00232F35">
            <w:pPr>
              <w:spacing w:after="0"/>
              <w:rPr>
                <w:rFonts w:ascii="Arial" w:eastAsia="Times New Roman"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30FD1A16" w14:textId="77777777" w:rsidR="00473507" w:rsidRDefault="00473507" w:rsidP="00232F35">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78DE99C7" w14:textId="77777777" w:rsidR="00473507" w:rsidRDefault="00473507" w:rsidP="00232F35">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BE54B1" w14:textId="77777777" w:rsidR="00473507" w:rsidRDefault="00473507" w:rsidP="00232F35">
            <w:pPr>
              <w:spacing w:after="0"/>
              <w:rPr>
                <w:rFonts w:ascii="Arial" w:eastAsia="Times New Roman" w:hAnsi="Arial"/>
                <w:b/>
                <w:color w:val="000000"/>
                <w:sz w:val="18"/>
              </w:rPr>
            </w:pPr>
          </w:p>
        </w:tc>
      </w:tr>
      <w:tr w:rsidR="00473507" w14:paraId="6C8879CF" w14:textId="77777777" w:rsidTr="00232F35">
        <w:trPr>
          <w:trHeight w:val="225"/>
          <w:jc w:val="center"/>
        </w:trPr>
        <w:tc>
          <w:tcPr>
            <w:tcW w:w="2416" w:type="dxa"/>
            <w:vMerge w:val="restart"/>
            <w:tcBorders>
              <w:top w:val="single" w:sz="4" w:space="0" w:color="auto"/>
              <w:left w:val="single" w:sz="4" w:space="0" w:color="auto"/>
              <w:bottom w:val="single" w:sz="4" w:space="0" w:color="auto"/>
              <w:right w:val="single" w:sz="4" w:space="0" w:color="auto"/>
            </w:tcBorders>
            <w:vAlign w:val="center"/>
            <w:hideMark/>
          </w:tcPr>
          <w:p w14:paraId="0F73C009" w14:textId="77777777" w:rsidR="00473507" w:rsidRDefault="00473507" w:rsidP="00232F35">
            <w:pPr>
              <w:keepNext/>
              <w:keepLines/>
              <w:spacing w:after="0"/>
              <w:jc w:val="center"/>
              <w:rPr>
                <w:rFonts w:ascii="Arial" w:hAnsi="Arial"/>
                <w:color w:val="000000"/>
                <w:sz w:val="18"/>
              </w:rPr>
            </w:pPr>
            <w:r>
              <w:rPr>
                <w:rFonts w:ascii="Arial" w:hAnsi="Arial"/>
                <w:color w:val="000000"/>
                <w:sz w:val="18"/>
              </w:rPr>
              <w:t>CA_n3-n7-n79</w:t>
            </w:r>
          </w:p>
        </w:tc>
        <w:tc>
          <w:tcPr>
            <w:tcW w:w="697" w:type="dxa"/>
            <w:tcBorders>
              <w:top w:val="single" w:sz="4" w:space="0" w:color="auto"/>
              <w:left w:val="single" w:sz="4" w:space="0" w:color="auto"/>
              <w:bottom w:val="single" w:sz="4" w:space="0" w:color="auto"/>
              <w:right w:val="single" w:sz="4" w:space="0" w:color="auto"/>
            </w:tcBorders>
            <w:vAlign w:val="center"/>
            <w:hideMark/>
          </w:tcPr>
          <w:p w14:paraId="669AD62F" w14:textId="77777777" w:rsidR="00473507" w:rsidRDefault="00473507" w:rsidP="00232F35">
            <w:pPr>
              <w:keepNext/>
              <w:keepLines/>
              <w:spacing w:after="0"/>
              <w:jc w:val="center"/>
              <w:rPr>
                <w:rFonts w:ascii="Arial" w:hAnsi="Arial"/>
                <w:color w:val="000000"/>
                <w:sz w:val="18"/>
              </w:rPr>
            </w:pPr>
            <w:r>
              <w:rPr>
                <w:rFonts w:ascii="Arial" w:hAnsi="Arial"/>
                <w:color w:val="000000"/>
                <w:sz w:val="18"/>
              </w:rPr>
              <w:t>n3</w:t>
            </w:r>
          </w:p>
        </w:tc>
        <w:tc>
          <w:tcPr>
            <w:tcW w:w="1212" w:type="dxa"/>
            <w:tcBorders>
              <w:top w:val="single" w:sz="4" w:space="0" w:color="auto"/>
              <w:left w:val="single" w:sz="4" w:space="0" w:color="auto"/>
              <w:bottom w:val="single" w:sz="4" w:space="0" w:color="auto"/>
              <w:right w:val="single" w:sz="4" w:space="0" w:color="auto"/>
            </w:tcBorders>
            <w:hideMark/>
          </w:tcPr>
          <w:p w14:paraId="5D17BCC3" w14:textId="77777777" w:rsidR="00473507" w:rsidRDefault="00473507" w:rsidP="00232F35">
            <w:pPr>
              <w:keepNext/>
              <w:keepLines/>
              <w:spacing w:after="0"/>
              <w:jc w:val="right"/>
              <w:rPr>
                <w:rFonts w:ascii="Arial" w:hAnsi="Arial" w:cs="Arial"/>
                <w:color w:val="000000"/>
                <w:sz w:val="18"/>
              </w:rPr>
            </w:pPr>
            <w:r>
              <w:rPr>
                <w:rFonts w:ascii="Arial" w:hAnsi="Arial" w:cs="Arial"/>
                <w:color w:val="000000"/>
                <w:sz w:val="18"/>
              </w:rPr>
              <w:t>1710 MHz</w:t>
            </w:r>
          </w:p>
        </w:tc>
        <w:tc>
          <w:tcPr>
            <w:tcW w:w="317" w:type="dxa"/>
            <w:tcBorders>
              <w:top w:val="single" w:sz="4" w:space="0" w:color="auto"/>
              <w:left w:val="single" w:sz="4" w:space="0" w:color="auto"/>
              <w:bottom w:val="single" w:sz="4" w:space="0" w:color="auto"/>
              <w:right w:val="single" w:sz="4" w:space="0" w:color="auto"/>
            </w:tcBorders>
            <w:hideMark/>
          </w:tcPr>
          <w:p w14:paraId="72B1700F" w14:textId="77777777" w:rsidR="00473507" w:rsidRDefault="00473507" w:rsidP="00232F35">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1C24ECE2" w14:textId="77777777" w:rsidR="00473507" w:rsidRDefault="00473507" w:rsidP="00232F35">
            <w:pPr>
              <w:keepNext/>
              <w:keepLines/>
              <w:spacing w:after="0"/>
              <w:rPr>
                <w:rFonts w:ascii="Arial" w:hAnsi="Arial" w:cs="Arial"/>
                <w:color w:val="000000"/>
                <w:sz w:val="18"/>
              </w:rPr>
            </w:pPr>
            <w:r>
              <w:rPr>
                <w:rFonts w:ascii="Arial" w:hAnsi="Arial" w:cs="Arial"/>
                <w:color w:val="000000"/>
                <w:sz w:val="18"/>
              </w:rPr>
              <w:t>1785 MHz</w:t>
            </w:r>
          </w:p>
        </w:tc>
        <w:tc>
          <w:tcPr>
            <w:tcW w:w="1210" w:type="dxa"/>
            <w:tcBorders>
              <w:top w:val="single" w:sz="4" w:space="0" w:color="auto"/>
              <w:left w:val="single" w:sz="4" w:space="0" w:color="auto"/>
              <w:bottom w:val="single" w:sz="4" w:space="0" w:color="auto"/>
              <w:right w:val="single" w:sz="4" w:space="0" w:color="auto"/>
            </w:tcBorders>
            <w:hideMark/>
          </w:tcPr>
          <w:p w14:paraId="4FA05046" w14:textId="77777777" w:rsidR="00473507" w:rsidRDefault="00473507" w:rsidP="00232F35">
            <w:pPr>
              <w:keepNext/>
              <w:keepLines/>
              <w:spacing w:after="0"/>
              <w:jc w:val="right"/>
              <w:rPr>
                <w:rFonts w:ascii="Arial" w:hAnsi="Arial" w:cs="Arial"/>
                <w:color w:val="000000"/>
                <w:sz w:val="18"/>
              </w:rPr>
            </w:pPr>
            <w:r>
              <w:rPr>
                <w:rFonts w:ascii="Arial" w:hAnsi="Arial" w:cs="Arial"/>
                <w:color w:val="000000"/>
                <w:sz w:val="18"/>
              </w:rPr>
              <w:t>1805 MHz</w:t>
            </w:r>
          </w:p>
        </w:tc>
        <w:tc>
          <w:tcPr>
            <w:tcW w:w="317" w:type="dxa"/>
            <w:tcBorders>
              <w:top w:val="single" w:sz="4" w:space="0" w:color="auto"/>
              <w:left w:val="single" w:sz="4" w:space="0" w:color="auto"/>
              <w:bottom w:val="single" w:sz="4" w:space="0" w:color="auto"/>
              <w:right w:val="single" w:sz="4" w:space="0" w:color="auto"/>
            </w:tcBorders>
            <w:hideMark/>
          </w:tcPr>
          <w:p w14:paraId="543473C8" w14:textId="77777777" w:rsidR="00473507" w:rsidRDefault="00473507" w:rsidP="00232F35">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7B4A9E23" w14:textId="77777777" w:rsidR="00473507" w:rsidRDefault="00473507" w:rsidP="00232F35">
            <w:pPr>
              <w:keepNext/>
              <w:keepLines/>
              <w:spacing w:after="0"/>
              <w:rPr>
                <w:rFonts w:ascii="Arial" w:hAnsi="Arial" w:cs="Arial"/>
                <w:color w:val="000000"/>
                <w:sz w:val="18"/>
              </w:rPr>
            </w:pPr>
            <w:r>
              <w:rPr>
                <w:rFonts w:ascii="Arial" w:hAnsi="Arial" w:cs="Arial"/>
                <w:color w:val="000000"/>
                <w:sz w:val="18"/>
              </w:rPr>
              <w:t>1880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8A1A6CA" w14:textId="77777777" w:rsidR="00473507" w:rsidRDefault="00473507" w:rsidP="00232F35">
            <w:pPr>
              <w:keepNext/>
              <w:keepLines/>
              <w:spacing w:after="0"/>
              <w:jc w:val="center"/>
              <w:rPr>
                <w:rFonts w:ascii="Arial" w:hAnsi="Arial"/>
                <w:color w:val="000000"/>
                <w:sz w:val="18"/>
              </w:rPr>
            </w:pPr>
            <w:r>
              <w:rPr>
                <w:rFonts w:ascii="Arial" w:hAnsi="Arial"/>
                <w:color w:val="000000"/>
                <w:sz w:val="18"/>
              </w:rPr>
              <w:t>FDD</w:t>
            </w:r>
          </w:p>
        </w:tc>
      </w:tr>
      <w:tr w:rsidR="00473507" w14:paraId="6F084D85" w14:textId="77777777" w:rsidTr="00232F35">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B5DFBA" w14:textId="77777777" w:rsidR="00473507" w:rsidRDefault="00473507" w:rsidP="00232F35">
            <w:pPr>
              <w:spacing w:after="0"/>
              <w:rPr>
                <w:rFonts w:ascii="Arial" w:eastAsia="Times New Roman" w:hAnsi="Arial"/>
                <w:color w:val="000000"/>
                <w:sz w:val="18"/>
              </w:rPr>
            </w:pPr>
          </w:p>
        </w:tc>
        <w:tc>
          <w:tcPr>
            <w:tcW w:w="697" w:type="dxa"/>
            <w:tcBorders>
              <w:top w:val="single" w:sz="4" w:space="0" w:color="auto"/>
              <w:left w:val="single" w:sz="4" w:space="0" w:color="auto"/>
              <w:bottom w:val="single" w:sz="4" w:space="0" w:color="auto"/>
              <w:right w:val="single" w:sz="4" w:space="0" w:color="auto"/>
            </w:tcBorders>
            <w:vAlign w:val="center"/>
            <w:hideMark/>
          </w:tcPr>
          <w:p w14:paraId="3E54C135" w14:textId="77777777" w:rsidR="00473507" w:rsidRDefault="00473507" w:rsidP="00232F35">
            <w:pPr>
              <w:keepNext/>
              <w:keepLines/>
              <w:spacing w:after="0"/>
              <w:jc w:val="center"/>
              <w:rPr>
                <w:rFonts w:ascii="Arial" w:hAnsi="Arial"/>
                <w:color w:val="000000"/>
                <w:sz w:val="18"/>
              </w:rPr>
            </w:pPr>
            <w:r>
              <w:rPr>
                <w:rFonts w:ascii="Arial" w:hAnsi="Arial"/>
                <w:color w:val="000000"/>
                <w:sz w:val="18"/>
              </w:rPr>
              <w:t>n7</w:t>
            </w:r>
          </w:p>
        </w:tc>
        <w:tc>
          <w:tcPr>
            <w:tcW w:w="1212" w:type="dxa"/>
            <w:tcBorders>
              <w:top w:val="single" w:sz="4" w:space="0" w:color="auto"/>
              <w:left w:val="single" w:sz="4" w:space="0" w:color="auto"/>
              <w:bottom w:val="single" w:sz="4" w:space="0" w:color="auto"/>
              <w:right w:val="single" w:sz="4" w:space="0" w:color="auto"/>
            </w:tcBorders>
            <w:hideMark/>
          </w:tcPr>
          <w:p w14:paraId="5484D18A" w14:textId="77777777" w:rsidR="00473507" w:rsidRDefault="00473507" w:rsidP="00232F35">
            <w:pPr>
              <w:keepNext/>
              <w:keepLines/>
              <w:spacing w:after="0"/>
              <w:jc w:val="right"/>
              <w:rPr>
                <w:rFonts w:ascii="Arial" w:hAnsi="Arial" w:cs="Arial"/>
                <w:color w:val="000000"/>
                <w:sz w:val="18"/>
              </w:rPr>
            </w:pPr>
            <w:r>
              <w:rPr>
                <w:rFonts w:ascii="Arial" w:hAnsi="Arial" w:cs="Arial"/>
                <w:color w:val="000000"/>
                <w:sz w:val="18"/>
              </w:rPr>
              <w:t>2500 MHz</w:t>
            </w:r>
          </w:p>
        </w:tc>
        <w:tc>
          <w:tcPr>
            <w:tcW w:w="317" w:type="dxa"/>
            <w:tcBorders>
              <w:top w:val="single" w:sz="4" w:space="0" w:color="auto"/>
              <w:left w:val="single" w:sz="4" w:space="0" w:color="auto"/>
              <w:bottom w:val="single" w:sz="4" w:space="0" w:color="auto"/>
              <w:right w:val="single" w:sz="4" w:space="0" w:color="auto"/>
            </w:tcBorders>
            <w:hideMark/>
          </w:tcPr>
          <w:p w14:paraId="06677952" w14:textId="77777777" w:rsidR="00473507" w:rsidRDefault="00473507" w:rsidP="00232F35">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4AA5FEA1" w14:textId="77777777" w:rsidR="00473507" w:rsidRDefault="00473507" w:rsidP="00232F35">
            <w:pPr>
              <w:keepNext/>
              <w:keepLines/>
              <w:spacing w:after="0"/>
              <w:rPr>
                <w:rFonts w:ascii="Arial" w:hAnsi="Arial" w:cs="Arial"/>
                <w:color w:val="000000"/>
                <w:sz w:val="18"/>
              </w:rPr>
            </w:pPr>
            <w:r>
              <w:rPr>
                <w:rFonts w:ascii="Arial" w:hAnsi="Arial" w:cs="Arial"/>
                <w:color w:val="000000"/>
                <w:sz w:val="18"/>
              </w:rPr>
              <w:t>2570 MHz</w:t>
            </w:r>
          </w:p>
        </w:tc>
        <w:tc>
          <w:tcPr>
            <w:tcW w:w="1210" w:type="dxa"/>
            <w:tcBorders>
              <w:top w:val="single" w:sz="4" w:space="0" w:color="auto"/>
              <w:left w:val="single" w:sz="4" w:space="0" w:color="auto"/>
              <w:bottom w:val="single" w:sz="4" w:space="0" w:color="auto"/>
              <w:right w:val="single" w:sz="4" w:space="0" w:color="auto"/>
            </w:tcBorders>
            <w:hideMark/>
          </w:tcPr>
          <w:p w14:paraId="5D263709" w14:textId="77777777" w:rsidR="00473507" w:rsidRDefault="00473507" w:rsidP="00232F35">
            <w:pPr>
              <w:keepNext/>
              <w:keepLines/>
              <w:spacing w:after="0"/>
              <w:jc w:val="right"/>
              <w:rPr>
                <w:rFonts w:ascii="Arial" w:hAnsi="Arial" w:cs="Arial"/>
                <w:color w:val="000000"/>
                <w:sz w:val="18"/>
              </w:rPr>
            </w:pPr>
            <w:r>
              <w:rPr>
                <w:rFonts w:ascii="Arial" w:hAnsi="Arial" w:cs="Arial"/>
                <w:color w:val="000000"/>
                <w:sz w:val="18"/>
              </w:rPr>
              <w:t>2620 MHz</w:t>
            </w:r>
          </w:p>
        </w:tc>
        <w:tc>
          <w:tcPr>
            <w:tcW w:w="317" w:type="dxa"/>
            <w:tcBorders>
              <w:top w:val="single" w:sz="4" w:space="0" w:color="auto"/>
              <w:left w:val="single" w:sz="4" w:space="0" w:color="auto"/>
              <w:bottom w:val="single" w:sz="4" w:space="0" w:color="auto"/>
              <w:right w:val="single" w:sz="4" w:space="0" w:color="auto"/>
            </w:tcBorders>
            <w:hideMark/>
          </w:tcPr>
          <w:p w14:paraId="1E1A383A" w14:textId="77777777" w:rsidR="00473507" w:rsidRDefault="00473507" w:rsidP="00232F35">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6EEBC862" w14:textId="77777777" w:rsidR="00473507" w:rsidRDefault="00473507" w:rsidP="00232F35">
            <w:pPr>
              <w:keepNext/>
              <w:keepLines/>
              <w:spacing w:after="0"/>
              <w:rPr>
                <w:rFonts w:ascii="Arial" w:hAnsi="Arial" w:cs="Arial"/>
                <w:color w:val="000000"/>
                <w:sz w:val="18"/>
              </w:rPr>
            </w:pPr>
            <w:r>
              <w:rPr>
                <w:rFonts w:ascii="Arial" w:hAnsi="Arial" w:cs="Arial"/>
                <w:color w:val="000000"/>
                <w:sz w:val="18"/>
              </w:rPr>
              <w:t>2690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66734419" w14:textId="77777777" w:rsidR="00473507" w:rsidRDefault="00473507" w:rsidP="00232F35">
            <w:pPr>
              <w:keepNext/>
              <w:keepLines/>
              <w:spacing w:after="0"/>
              <w:jc w:val="center"/>
              <w:rPr>
                <w:rFonts w:ascii="Arial" w:hAnsi="Arial"/>
                <w:color w:val="000000"/>
                <w:sz w:val="18"/>
              </w:rPr>
            </w:pPr>
            <w:r>
              <w:rPr>
                <w:rFonts w:ascii="Arial" w:hAnsi="Arial"/>
                <w:color w:val="000000"/>
                <w:sz w:val="18"/>
              </w:rPr>
              <w:t>FDD</w:t>
            </w:r>
          </w:p>
        </w:tc>
      </w:tr>
      <w:tr w:rsidR="00473507" w14:paraId="12836F48" w14:textId="77777777" w:rsidTr="00232F35">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92CA60" w14:textId="77777777" w:rsidR="00473507" w:rsidRDefault="00473507" w:rsidP="00232F35">
            <w:pPr>
              <w:spacing w:after="0"/>
              <w:rPr>
                <w:rFonts w:ascii="Arial" w:eastAsia="Times New Roman" w:hAnsi="Arial"/>
                <w:color w:val="000000"/>
                <w:sz w:val="18"/>
              </w:rPr>
            </w:pPr>
          </w:p>
        </w:tc>
        <w:tc>
          <w:tcPr>
            <w:tcW w:w="697" w:type="dxa"/>
            <w:tcBorders>
              <w:top w:val="single" w:sz="4" w:space="0" w:color="auto"/>
              <w:left w:val="single" w:sz="4" w:space="0" w:color="auto"/>
              <w:bottom w:val="single" w:sz="4" w:space="0" w:color="auto"/>
              <w:right w:val="single" w:sz="4" w:space="0" w:color="auto"/>
            </w:tcBorders>
            <w:vAlign w:val="center"/>
            <w:hideMark/>
          </w:tcPr>
          <w:p w14:paraId="166A7D73" w14:textId="77777777" w:rsidR="00473507" w:rsidRDefault="00473507" w:rsidP="00232F35">
            <w:pPr>
              <w:keepNext/>
              <w:keepLines/>
              <w:spacing w:after="0"/>
              <w:jc w:val="center"/>
              <w:rPr>
                <w:rFonts w:ascii="Arial" w:hAnsi="Arial"/>
                <w:color w:val="000000"/>
                <w:sz w:val="18"/>
              </w:rPr>
            </w:pPr>
            <w:r>
              <w:rPr>
                <w:rFonts w:ascii="Arial" w:hAnsi="Arial"/>
                <w:color w:val="000000"/>
                <w:sz w:val="18"/>
              </w:rPr>
              <w:t>n79</w:t>
            </w:r>
          </w:p>
        </w:tc>
        <w:tc>
          <w:tcPr>
            <w:tcW w:w="1212" w:type="dxa"/>
            <w:tcBorders>
              <w:top w:val="single" w:sz="4" w:space="0" w:color="auto"/>
              <w:left w:val="single" w:sz="4" w:space="0" w:color="auto"/>
              <w:bottom w:val="single" w:sz="4" w:space="0" w:color="auto"/>
              <w:right w:val="single" w:sz="4" w:space="0" w:color="auto"/>
            </w:tcBorders>
            <w:hideMark/>
          </w:tcPr>
          <w:p w14:paraId="0E5B5D94" w14:textId="77777777" w:rsidR="00473507" w:rsidRDefault="00473507" w:rsidP="00232F35">
            <w:pPr>
              <w:keepNext/>
              <w:keepLines/>
              <w:spacing w:after="0"/>
              <w:jc w:val="right"/>
              <w:rPr>
                <w:rFonts w:ascii="Arial" w:hAnsi="Arial" w:cs="Arial"/>
                <w:color w:val="000000"/>
                <w:sz w:val="18"/>
              </w:rPr>
            </w:pPr>
            <w:r>
              <w:rPr>
                <w:rFonts w:ascii="Arial" w:hAnsi="Arial" w:cs="Arial"/>
                <w:color w:val="000000"/>
                <w:sz w:val="18"/>
              </w:rPr>
              <w:t>4400 MHz</w:t>
            </w:r>
          </w:p>
        </w:tc>
        <w:tc>
          <w:tcPr>
            <w:tcW w:w="317" w:type="dxa"/>
            <w:tcBorders>
              <w:top w:val="single" w:sz="4" w:space="0" w:color="auto"/>
              <w:left w:val="single" w:sz="4" w:space="0" w:color="auto"/>
              <w:bottom w:val="single" w:sz="4" w:space="0" w:color="auto"/>
              <w:right w:val="single" w:sz="4" w:space="0" w:color="auto"/>
            </w:tcBorders>
            <w:hideMark/>
          </w:tcPr>
          <w:p w14:paraId="62219E1A" w14:textId="77777777" w:rsidR="00473507" w:rsidRDefault="00473507" w:rsidP="00232F35">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3EBB3325" w14:textId="77777777" w:rsidR="00473507" w:rsidRDefault="00473507" w:rsidP="00232F35">
            <w:pPr>
              <w:keepNext/>
              <w:keepLines/>
              <w:spacing w:after="0"/>
              <w:rPr>
                <w:rFonts w:ascii="Arial" w:hAnsi="Arial" w:cs="Arial"/>
                <w:color w:val="000000"/>
                <w:sz w:val="18"/>
              </w:rPr>
            </w:pPr>
            <w:r>
              <w:rPr>
                <w:rFonts w:ascii="Arial" w:hAnsi="Arial" w:cs="Arial"/>
                <w:color w:val="000000"/>
                <w:sz w:val="18"/>
              </w:rPr>
              <w:t>5000 MHz</w:t>
            </w:r>
          </w:p>
        </w:tc>
        <w:tc>
          <w:tcPr>
            <w:tcW w:w="1210" w:type="dxa"/>
            <w:tcBorders>
              <w:top w:val="single" w:sz="4" w:space="0" w:color="auto"/>
              <w:left w:val="single" w:sz="4" w:space="0" w:color="auto"/>
              <w:bottom w:val="single" w:sz="4" w:space="0" w:color="auto"/>
              <w:right w:val="single" w:sz="4" w:space="0" w:color="auto"/>
            </w:tcBorders>
            <w:hideMark/>
          </w:tcPr>
          <w:p w14:paraId="2EA5FB44" w14:textId="77777777" w:rsidR="00473507" w:rsidRDefault="00473507" w:rsidP="00232F35">
            <w:pPr>
              <w:keepNext/>
              <w:keepLines/>
              <w:spacing w:after="0"/>
              <w:jc w:val="right"/>
              <w:rPr>
                <w:rFonts w:ascii="Arial" w:hAnsi="Arial" w:cs="Arial"/>
                <w:color w:val="000000"/>
                <w:sz w:val="18"/>
              </w:rPr>
            </w:pPr>
            <w:r>
              <w:rPr>
                <w:rFonts w:ascii="Arial" w:hAnsi="Arial" w:cs="Arial"/>
                <w:color w:val="000000"/>
                <w:sz w:val="18"/>
              </w:rPr>
              <w:t>4400 MHz</w:t>
            </w:r>
          </w:p>
        </w:tc>
        <w:tc>
          <w:tcPr>
            <w:tcW w:w="317" w:type="dxa"/>
            <w:tcBorders>
              <w:top w:val="single" w:sz="4" w:space="0" w:color="auto"/>
              <w:left w:val="single" w:sz="4" w:space="0" w:color="auto"/>
              <w:bottom w:val="single" w:sz="4" w:space="0" w:color="auto"/>
              <w:right w:val="single" w:sz="4" w:space="0" w:color="auto"/>
            </w:tcBorders>
            <w:hideMark/>
          </w:tcPr>
          <w:p w14:paraId="30A53DF7" w14:textId="77777777" w:rsidR="00473507" w:rsidRDefault="00473507" w:rsidP="00232F35">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4E46F38A" w14:textId="77777777" w:rsidR="00473507" w:rsidRDefault="00473507" w:rsidP="00232F35">
            <w:pPr>
              <w:keepNext/>
              <w:keepLines/>
              <w:spacing w:after="0"/>
              <w:rPr>
                <w:rFonts w:ascii="Arial" w:hAnsi="Arial" w:cs="Arial"/>
                <w:color w:val="000000"/>
                <w:sz w:val="18"/>
              </w:rPr>
            </w:pPr>
            <w:r>
              <w:rPr>
                <w:rFonts w:ascii="Arial" w:hAnsi="Arial" w:cs="Arial"/>
                <w:color w:val="000000"/>
                <w:sz w:val="18"/>
              </w:rPr>
              <w:t>5000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2F9C190" w14:textId="77777777" w:rsidR="00473507" w:rsidRDefault="00473507" w:rsidP="00232F35">
            <w:pPr>
              <w:keepNext/>
              <w:keepLines/>
              <w:spacing w:after="0"/>
              <w:jc w:val="center"/>
              <w:rPr>
                <w:rFonts w:ascii="Arial" w:hAnsi="Arial" w:cs="Arial"/>
                <w:color w:val="000000"/>
                <w:sz w:val="18"/>
                <w:szCs w:val="18"/>
              </w:rPr>
            </w:pPr>
            <w:r>
              <w:rPr>
                <w:rFonts w:ascii="Arial" w:hAnsi="Arial" w:cs="Arial"/>
                <w:color w:val="000000"/>
                <w:sz w:val="18"/>
                <w:szCs w:val="18"/>
              </w:rPr>
              <w:t>TDD</w:t>
            </w:r>
          </w:p>
        </w:tc>
      </w:tr>
    </w:tbl>
    <w:p w14:paraId="5750D8F3" w14:textId="77777777" w:rsidR="00473507" w:rsidRDefault="00473507" w:rsidP="00473507">
      <w:pPr>
        <w:rPr>
          <w:rFonts w:eastAsia="Times New Roman"/>
          <w:lang w:eastAsia="ko-KR"/>
        </w:rPr>
      </w:pPr>
    </w:p>
    <w:p w14:paraId="539FBA2B" w14:textId="1C168DF2" w:rsidR="00473507" w:rsidRDefault="00473507" w:rsidP="00473507">
      <w:pPr>
        <w:pStyle w:val="41"/>
      </w:pPr>
      <w:bookmarkStart w:id="377" w:name="_Toc136288361"/>
      <w:r>
        <w:t>5.36.1.2</w:t>
      </w:r>
      <w:r>
        <w:tab/>
      </w:r>
      <w:r>
        <w:rPr>
          <w:rFonts w:cs="Arial"/>
          <w:lang w:eastAsia="zh-CN"/>
        </w:rPr>
        <w:t>Channel bandwidths per operating band for CA</w:t>
      </w:r>
      <w:bookmarkEnd w:id="377"/>
    </w:p>
    <w:p w14:paraId="31B5DFEF" w14:textId="413773B9" w:rsidR="00473507" w:rsidRDefault="00473507" w:rsidP="00473507">
      <w:pPr>
        <w:keepNext/>
        <w:keepLines/>
        <w:spacing w:before="60"/>
        <w:jc w:val="center"/>
        <w:rPr>
          <w:rFonts w:ascii="Arial" w:hAnsi="Arial" w:cs="Arial"/>
          <w:b/>
          <w:color w:val="000000"/>
        </w:rPr>
      </w:pPr>
      <w:r>
        <w:rPr>
          <w:rFonts w:ascii="Arial" w:hAnsi="Arial" w:cs="Arial"/>
          <w:b/>
          <w:color w:val="000000"/>
        </w:rPr>
        <w:t>Table 5.</w:t>
      </w:r>
      <w:r w:rsidR="00FB4764">
        <w:rPr>
          <w:rFonts w:ascii="Arial" w:hAnsi="Arial" w:cs="Arial"/>
          <w:b/>
          <w:color w:val="000000"/>
        </w:rPr>
        <w:t>36</w:t>
      </w:r>
      <w:r>
        <w:rPr>
          <w:rFonts w:ascii="Arial" w:hAnsi="Arial" w:cs="Arial"/>
          <w:b/>
          <w:color w:val="000000"/>
        </w:rPr>
        <w:t>.1.2-1: Supported channel bandwidths</w:t>
      </w:r>
    </w:p>
    <w:tbl>
      <w:tblPr>
        <w:tblW w:w="4994"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9"/>
        <w:gridCol w:w="1877"/>
        <w:gridCol w:w="849"/>
        <w:gridCol w:w="3438"/>
        <w:gridCol w:w="1653"/>
      </w:tblGrid>
      <w:tr w:rsidR="00473507" w:rsidRPr="001E32DC" w14:paraId="5B380C8C" w14:textId="77777777" w:rsidTr="003474CF">
        <w:trPr>
          <w:trHeight w:val="29"/>
        </w:trPr>
        <w:tc>
          <w:tcPr>
            <w:tcW w:w="1799" w:type="dxa"/>
            <w:tcBorders>
              <w:top w:val="single" w:sz="4" w:space="0" w:color="auto"/>
              <w:left w:val="single" w:sz="4" w:space="0" w:color="auto"/>
              <w:bottom w:val="single" w:sz="4" w:space="0" w:color="auto"/>
              <w:right w:val="single" w:sz="4" w:space="0" w:color="auto"/>
            </w:tcBorders>
            <w:vAlign w:val="center"/>
          </w:tcPr>
          <w:p w14:paraId="295CA546" w14:textId="77777777" w:rsidR="00473507" w:rsidRPr="001E32DC" w:rsidRDefault="00473507" w:rsidP="00232F35">
            <w:pPr>
              <w:keepNext/>
              <w:keepLines/>
              <w:widowControl w:val="0"/>
              <w:spacing w:after="0"/>
              <w:jc w:val="center"/>
              <w:rPr>
                <w:rFonts w:ascii="Calibri" w:hAnsi="Calibri"/>
                <w:kern w:val="2"/>
                <w:sz w:val="21"/>
                <w:szCs w:val="22"/>
                <w:lang w:val="en-US" w:eastAsia="zh-CN"/>
              </w:rPr>
            </w:pPr>
            <w:r w:rsidRPr="001E32DC">
              <w:rPr>
                <w:rFonts w:ascii="Arial" w:hAnsi="Arial"/>
                <w:b/>
                <w:kern w:val="2"/>
                <w:sz w:val="18"/>
                <w:szCs w:val="22"/>
                <w:lang w:val="en-US" w:eastAsia="zh-CN"/>
              </w:rPr>
              <w:t>NR CA configuration</w:t>
            </w:r>
          </w:p>
        </w:tc>
        <w:tc>
          <w:tcPr>
            <w:tcW w:w="1877" w:type="dxa"/>
            <w:tcBorders>
              <w:top w:val="single" w:sz="4" w:space="0" w:color="auto"/>
              <w:left w:val="single" w:sz="4" w:space="0" w:color="auto"/>
              <w:bottom w:val="single" w:sz="4" w:space="0" w:color="auto"/>
              <w:right w:val="single" w:sz="4" w:space="0" w:color="auto"/>
            </w:tcBorders>
            <w:vAlign w:val="center"/>
          </w:tcPr>
          <w:p w14:paraId="623D32EA" w14:textId="77777777" w:rsidR="00473507" w:rsidRPr="001E32DC" w:rsidRDefault="00473507" w:rsidP="00232F35">
            <w:pPr>
              <w:keepNext/>
              <w:keepLines/>
              <w:widowControl w:val="0"/>
              <w:spacing w:after="0"/>
              <w:jc w:val="center"/>
              <w:rPr>
                <w:rFonts w:ascii="Arial" w:hAnsi="Arial"/>
                <w:b/>
                <w:kern w:val="2"/>
                <w:sz w:val="18"/>
                <w:szCs w:val="22"/>
                <w:lang w:val="en-US" w:eastAsia="zh-CN"/>
              </w:rPr>
            </w:pPr>
            <w:r w:rsidRPr="001E32DC">
              <w:rPr>
                <w:rFonts w:ascii="Arial" w:hAnsi="Arial"/>
                <w:b/>
                <w:kern w:val="2"/>
                <w:sz w:val="18"/>
                <w:szCs w:val="22"/>
                <w:lang w:val="en-US" w:eastAsia="zh-CN"/>
              </w:rPr>
              <w:t>Uplink CA configuration</w:t>
            </w:r>
          </w:p>
          <w:p w14:paraId="60D71598" w14:textId="77777777" w:rsidR="00473507" w:rsidRPr="001E32DC" w:rsidRDefault="00473507" w:rsidP="00232F35">
            <w:pPr>
              <w:keepNext/>
              <w:keepLines/>
              <w:widowControl w:val="0"/>
              <w:spacing w:after="0"/>
              <w:jc w:val="center"/>
              <w:rPr>
                <w:rFonts w:ascii="Calibri" w:hAnsi="Calibri"/>
                <w:kern w:val="2"/>
                <w:sz w:val="21"/>
                <w:szCs w:val="18"/>
                <w:lang w:val="en-US" w:eastAsia="zh-CN"/>
              </w:rPr>
            </w:pPr>
            <w:r w:rsidRPr="001E32DC">
              <w:rPr>
                <w:rFonts w:ascii="Arial" w:hAnsi="Arial"/>
                <w:b/>
                <w:kern w:val="2"/>
                <w:sz w:val="18"/>
                <w:szCs w:val="22"/>
                <w:lang w:val="en-US" w:eastAsia="zh-CN"/>
              </w:rPr>
              <w:t>or single uplink carrier</w:t>
            </w:r>
            <w:r w:rsidRPr="001E32DC">
              <w:rPr>
                <w:rFonts w:ascii="Arial" w:hAnsi="Arial"/>
                <w:b/>
                <w:kern w:val="2"/>
                <w:sz w:val="18"/>
                <w:szCs w:val="22"/>
                <w:vertAlign w:val="superscript"/>
                <w:lang w:val="en-US" w:eastAsia="zh-CN"/>
              </w:rPr>
              <w:t>6</w:t>
            </w:r>
          </w:p>
        </w:tc>
        <w:tc>
          <w:tcPr>
            <w:tcW w:w="849" w:type="dxa"/>
            <w:tcBorders>
              <w:top w:val="single" w:sz="4" w:space="0" w:color="auto"/>
              <w:left w:val="single" w:sz="4" w:space="0" w:color="auto"/>
              <w:bottom w:val="single" w:sz="4" w:space="0" w:color="auto"/>
              <w:right w:val="single" w:sz="4" w:space="0" w:color="auto"/>
            </w:tcBorders>
            <w:vAlign w:val="center"/>
          </w:tcPr>
          <w:p w14:paraId="36645936" w14:textId="77777777" w:rsidR="00473507" w:rsidRPr="001E32DC" w:rsidRDefault="00473507" w:rsidP="00232F35">
            <w:pPr>
              <w:keepNext/>
              <w:keepLines/>
              <w:widowControl w:val="0"/>
              <w:spacing w:after="0"/>
              <w:jc w:val="center"/>
              <w:rPr>
                <w:rFonts w:ascii="Calibri" w:hAnsi="Calibri"/>
                <w:kern w:val="2"/>
                <w:sz w:val="21"/>
                <w:szCs w:val="18"/>
                <w:lang w:val="en-US" w:eastAsia="zh-CN"/>
              </w:rPr>
            </w:pPr>
            <w:r w:rsidRPr="001E32DC">
              <w:rPr>
                <w:rFonts w:ascii="Arial" w:hAnsi="Arial"/>
                <w:b/>
                <w:kern w:val="2"/>
                <w:sz w:val="18"/>
                <w:szCs w:val="22"/>
                <w:lang w:val="en-US" w:eastAsia="zh-CN"/>
              </w:rPr>
              <w:t>NR Band</w:t>
            </w:r>
          </w:p>
        </w:tc>
        <w:tc>
          <w:tcPr>
            <w:tcW w:w="3438" w:type="dxa"/>
            <w:tcBorders>
              <w:top w:val="single" w:sz="4" w:space="0" w:color="auto"/>
              <w:left w:val="single" w:sz="4" w:space="0" w:color="auto"/>
              <w:bottom w:val="single" w:sz="4" w:space="0" w:color="auto"/>
              <w:right w:val="single" w:sz="4" w:space="0" w:color="auto"/>
            </w:tcBorders>
            <w:vAlign w:val="center"/>
          </w:tcPr>
          <w:p w14:paraId="42BF4329" w14:textId="77777777" w:rsidR="00473507" w:rsidRPr="001E32DC" w:rsidRDefault="00473507" w:rsidP="00232F35">
            <w:pPr>
              <w:keepNext/>
              <w:keepLines/>
              <w:widowControl w:val="0"/>
              <w:spacing w:after="0"/>
              <w:jc w:val="center"/>
              <w:rPr>
                <w:rFonts w:ascii="Arial" w:hAnsi="Arial" w:cs="Arial"/>
                <w:color w:val="000000"/>
                <w:kern w:val="2"/>
                <w:sz w:val="18"/>
                <w:szCs w:val="18"/>
                <w:lang w:val="en-US" w:eastAsia="zh-CN" w:bidi="ar"/>
              </w:rPr>
            </w:pPr>
            <w:r w:rsidRPr="001E32DC">
              <w:rPr>
                <w:rFonts w:ascii="Arial" w:hAnsi="Arial"/>
                <w:b/>
                <w:kern w:val="2"/>
                <w:sz w:val="18"/>
                <w:szCs w:val="22"/>
                <w:lang w:val="en-US" w:eastAsia="zh-CN"/>
              </w:rPr>
              <w:t>Channel bandwidth (MHz) (NOTE 3)</w:t>
            </w:r>
          </w:p>
        </w:tc>
        <w:tc>
          <w:tcPr>
            <w:tcW w:w="1653" w:type="dxa"/>
            <w:tcBorders>
              <w:top w:val="single" w:sz="4" w:space="0" w:color="auto"/>
              <w:left w:val="single" w:sz="4" w:space="0" w:color="auto"/>
              <w:bottom w:val="single" w:sz="4" w:space="0" w:color="auto"/>
              <w:right w:val="single" w:sz="4" w:space="0" w:color="auto"/>
            </w:tcBorders>
            <w:vAlign w:val="center"/>
          </w:tcPr>
          <w:p w14:paraId="3E804DDE" w14:textId="77777777" w:rsidR="00473507" w:rsidRPr="001E32DC" w:rsidRDefault="00473507" w:rsidP="00232F35">
            <w:pPr>
              <w:keepNext/>
              <w:keepLines/>
              <w:widowControl w:val="0"/>
              <w:spacing w:after="0"/>
              <w:jc w:val="center"/>
              <w:rPr>
                <w:rFonts w:ascii="Calibri" w:hAnsi="Calibri"/>
                <w:kern w:val="2"/>
                <w:sz w:val="21"/>
                <w:szCs w:val="22"/>
                <w:lang w:val="en-US" w:eastAsia="zh-CN"/>
              </w:rPr>
            </w:pPr>
            <w:r w:rsidRPr="001E32DC">
              <w:rPr>
                <w:rFonts w:ascii="Arial" w:hAnsi="Arial"/>
                <w:b/>
                <w:kern w:val="2"/>
                <w:sz w:val="18"/>
                <w:szCs w:val="22"/>
                <w:lang w:val="en-US" w:eastAsia="zh-CN"/>
              </w:rPr>
              <w:t>Bandwidth combination set</w:t>
            </w:r>
          </w:p>
        </w:tc>
      </w:tr>
      <w:tr w:rsidR="00473507" w:rsidRPr="001E32DC" w14:paraId="220B20AF" w14:textId="77777777" w:rsidTr="003474CF">
        <w:trPr>
          <w:trHeight w:val="29"/>
        </w:trPr>
        <w:tc>
          <w:tcPr>
            <w:tcW w:w="1799" w:type="dxa"/>
            <w:tcBorders>
              <w:top w:val="single" w:sz="4" w:space="0" w:color="auto"/>
              <w:left w:val="single" w:sz="4" w:space="0" w:color="auto"/>
              <w:bottom w:val="nil"/>
              <w:right w:val="single" w:sz="4" w:space="0" w:color="auto"/>
            </w:tcBorders>
            <w:vAlign w:val="center"/>
          </w:tcPr>
          <w:p w14:paraId="10463AF8" w14:textId="77777777" w:rsidR="00473507" w:rsidRPr="001E32DC" w:rsidRDefault="00473507" w:rsidP="00232F35">
            <w:pPr>
              <w:keepNext/>
              <w:keepLines/>
              <w:widowControl w:val="0"/>
              <w:spacing w:after="0"/>
              <w:jc w:val="center"/>
              <w:rPr>
                <w:rFonts w:ascii="Arial" w:hAnsi="Arial"/>
                <w:kern w:val="2"/>
                <w:sz w:val="18"/>
                <w:szCs w:val="22"/>
                <w:lang w:val="en-US"/>
              </w:rPr>
            </w:pPr>
            <w:r>
              <w:rPr>
                <w:rFonts w:ascii="Arial" w:hAnsi="Arial"/>
                <w:kern w:val="2"/>
                <w:sz w:val="18"/>
                <w:szCs w:val="22"/>
                <w:lang w:val="en-US"/>
              </w:rPr>
              <w:t>CA_n3A-n7A-n79A</w:t>
            </w:r>
          </w:p>
        </w:tc>
        <w:tc>
          <w:tcPr>
            <w:tcW w:w="1877" w:type="dxa"/>
            <w:tcBorders>
              <w:top w:val="single" w:sz="4" w:space="0" w:color="auto"/>
              <w:left w:val="single" w:sz="4" w:space="0" w:color="auto"/>
              <w:bottom w:val="nil"/>
              <w:right w:val="single" w:sz="4" w:space="0" w:color="auto"/>
            </w:tcBorders>
            <w:vAlign w:val="center"/>
          </w:tcPr>
          <w:p w14:paraId="7150E2FB" w14:textId="77777777" w:rsidR="00473507" w:rsidRPr="001E32DC" w:rsidRDefault="00473507" w:rsidP="00232F35">
            <w:pPr>
              <w:keepNext/>
              <w:keepLines/>
              <w:widowControl w:val="0"/>
              <w:spacing w:after="0"/>
              <w:jc w:val="center"/>
              <w:rPr>
                <w:rFonts w:ascii="Arial" w:hAnsi="Arial"/>
                <w:kern w:val="2"/>
                <w:sz w:val="18"/>
                <w:szCs w:val="22"/>
                <w:lang w:val="en-US"/>
              </w:rPr>
            </w:pPr>
            <w:r>
              <w:rPr>
                <w:rFonts w:ascii="Arial" w:hAnsi="Arial"/>
                <w:kern w:val="2"/>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7209B70" w14:textId="77777777" w:rsidR="00473507" w:rsidRPr="001E32DC" w:rsidRDefault="00473507" w:rsidP="00232F35">
            <w:pPr>
              <w:keepNext/>
              <w:keepLines/>
              <w:widowControl w:val="0"/>
              <w:spacing w:after="0"/>
              <w:jc w:val="center"/>
              <w:rPr>
                <w:rFonts w:ascii="Arial" w:hAnsi="Arial"/>
                <w:kern w:val="2"/>
                <w:sz w:val="18"/>
                <w:szCs w:val="18"/>
                <w:lang w:val="en-US" w:eastAsia="zh-CN"/>
              </w:rPr>
            </w:pPr>
            <w:r>
              <w:rPr>
                <w:rFonts w:ascii="Arial" w:hAnsi="Arial"/>
                <w:color w:val="000000"/>
                <w:sz w:val="18"/>
              </w:rPr>
              <w:t>n3</w:t>
            </w:r>
          </w:p>
        </w:tc>
        <w:tc>
          <w:tcPr>
            <w:tcW w:w="3438" w:type="dxa"/>
            <w:tcBorders>
              <w:top w:val="single" w:sz="4" w:space="0" w:color="auto"/>
              <w:left w:val="single" w:sz="4" w:space="0" w:color="auto"/>
              <w:bottom w:val="single" w:sz="4" w:space="0" w:color="auto"/>
              <w:right w:val="single" w:sz="4" w:space="0" w:color="auto"/>
            </w:tcBorders>
            <w:vAlign w:val="center"/>
          </w:tcPr>
          <w:p w14:paraId="48F7F306" w14:textId="77777777" w:rsidR="00473507" w:rsidRPr="001E32DC" w:rsidRDefault="00473507" w:rsidP="00232F35">
            <w:pPr>
              <w:pStyle w:val="TAC"/>
              <w:rPr>
                <w:rFonts w:ascii="Calibri" w:hAnsi="Calibri"/>
                <w:kern w:val="2"/>
                <w:sz w:val="21"/>
                <w:lang w:val="en-US" w:eastAsia="zh-CN"/>
              </w:rPr>
            </w:pPr>
            <w:r w:rsidRPr="000D40BE">
              <w:rPr>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6B331720" w14:textId="77777777" w:rsidR="00473507" w:rsidRPr="001E32DC" w:rsidRDefault="00473507" w:rsidP="00232F35">
            <w:pPr>
              <w:keepNext/>
              <w:keepLines/>
              <w:widowControl w:val="0"/>
              <w:spacing w:after="0"/>
              <w:jc w:val="center"/>
              <w:rPr>
                <w:rFonts w:ascii="Arial" w:hAnsi="Arial"/>
                <w:kern w:val="2"/>
                <w:sz w:val="18"/>
                <w:szCs w:val="22"/>
                <w:lang w:val="en-US"/>
              </w:rPr>
            </w:pPr>
            <w:r w:rsidRPr="001E32DC">
              <w:rPr>
                <w:rFonts w:ascii="Arial" w:hAnsi="Arial"/>
                <w:kern w:val="2"/>
                <w:sz w:val="18"/>
                <w:szCs w:val="22"/>
                <w:lang w:val="en-US"/>
              </w:rPr>
              <w:t>0</w:t>
            </w:r>
          </w:p>
        </w:tc>
      </w:tr>
      <w:tr w:rsidR="00473507" w:rsidRPr="001E32DC" w14:paraId="065AC945" w14:textId="77777777" w:rsidTr="003474CF">
        <w:trPr>
          <w:trHeight w:val="29"/>
        </w:trPr>
        <w:tc>
          <w:tcPr>
            <w:tcW w:w="1799" w:type="dxa"/>
            <w:tcBorders>
              <w:top w:val="nil"/>
              <w:left w:val="single" w:sz="4" w:space="0" w:color="auto"/>
              <w:bottom w:val="nil"/>
              <w:right w:val="single" w:sz="4" w:space="0" w:color="auto"/>
            </w:tcBorders>
            <w:vAlign w:val="center"/>
          </w:tcPr>
          <w:p w14:paraId="1FF1AF5F" w14:textId="77777777" w:rsidR="00473507" w:rsidRPr="001E32DC" w:rsidRDefault="00473507" w:rsidP="00232F35">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5E1822B" w14:textId="77777777" w:rsidR="00473507" w:rsidRPr="001E32DC" w:rsidRDefault="00473507" w:rsidP="00232F35">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4B5702" w14:textId="77777777" w:rsidR="00473507" w:rsidRPr="001E32DC" w:rsidRDefault="00473507" w:rsidP="00232F35">
            <w:pPr>
              <w:keepNext/>
              <w:keepLines/>
              <w:widowControl w:val="0"/>
              <w:spacing w:after="0"/>
              <w:jc w:val="center"/>
              <w:rPr>
                <w:rFonts w:ascii="Arial" w:hAnsi="Arial"/>
                <w:kern w:val="2"/>
                <w:sz w:val="18"/>
                <w:szCs w:val="18"/>
                <w:lang w:val="en-US" w:eastAsia="zh-CN"/>
              </w:rPr>
            </w:pPr>
            <w:r>
              <w:rPr>
                <w:rFonts w:ascii="Arial" w:hAnsi="Arial"/>
                <w:color w:val="000000"/>
                <w:sz w:val="18"/>
              </w:rPr>
              <w:t>n7</w:t>
            </w:r>
          </w:p>
        </w:tc>
        <w:tc>
          <w:tcPr>
            <w:tcW w:w="3438" w:type="dxa"/>
            <w:tcBorders>
              <w:top w:val="single" w:sz="4" w:space="0" w:color="auto"/>
              <w:left w:val="single" w:sz="4" w:space="0" w:color="auto"/>
              <w:bottom w:val="single" w:sz="4" w:space="0" w:color="auto"/>
              <w:right w:val="single" w:sz="4" w:space="0" w:color="auto"/>
            </w:tcBorders>
            <w:vAlign w:val="center"/>
          </w:tcPr>
          <w:p w14:paraId="7055A1B8" w14:textId="77777777" w:rsidR="00473507" w:rsidRPr="001E32DC" w:rsidRDefault="00473507" w:rsidP="00232F35">
            <w:pPr>
              <w:pStyle w:val="TAC"/>
              <w:rPr>
                <w:rFonts w:ascii="Calibri" w:hAnsi="Calibri"/>
                <w:kern w:val="2"/>
                <w:sz w:val="21"/>
                <w:lang w:val="en-US" w:eastAsia="zh-CN"/>
              </w:rPr>
            </w:pPr>
            <w:r w:rsidRPr="000D40BE">
              <w:rPr>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202A0050" w14:textId="77777777" w:rsidR="00473507" w:rsidRPr="001E32DC" w:rsidRDefault="00473507" w:rsidP="00232F35">
            <w:pPr>
              <w:keepNext/>
              <w:keepLines/>
              <w:widowControl w:val="0"/>
              <w:spacing w:after="0"/>
              <w:jc w:val="center"/>
              <w:rPr>
                <w:rFonts w:ascii="Arial" w:hAnsi="Arial"/>
                <w:kern w:val="2"/>
                <w:sz w:val="18"/>
                <w:szCs w:val="22"/>
                <w:lang w:val="en-US" w:eastAsia="zh-CN"/>
              </w:rPr>
            </w:pPr>
          </w:p>
        </w:tc>
      </w:tr>
      <w:tr w:rsidR="00473507" w:rsidRPr="001E32DC" w14:paraId="529018B1" w14:textId="77777777" w:rsidTr="003474CF">
        <w:trPr>
          <w:trHeight w:val="29"/>
        </w:trPr>
        <w:tc>
          <w:tcPr>
            <w:tcW w:w="1799" w:type="dxa"/>
            <w:tcBorders>
              <w:top w:val="nil"/>
              <w:left w:val="single" w:sz="4" w:space="0" w:color="auto"/>
              <w:bottom w:val="single" w:sz="4" w:space="0" w:color="auto"/>
              <w:right w:val="single" w:sz="4" w:space="0" w:color="auto"/>
            </w:tcBorders>
            <w:vAlign w:val="center"/>
          </w:tcPr>
          <w:p w14:paraId="63E80520" w14:textId="77777777" w:rsidR="00473507" w:rsidRPr="001E32DC" w:rsidRDefault="00473507" w:rsidP="00232F35">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7198B25" w14:textId="77777777" w:rsidR="00473507" w:rsidRPr="001E32DC" w:rsidRDefault="00473507" w:rsidP="00232F35">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FBE136" w14:textId="77777777" w:rsidR="00473507" w:rsidRPr="001E32DC" w:rsidRDefault="00473507" w:rsidP="00232F35">
            <w:pPr>
              <w:keepNext/>
              <w:keepLines/>
              <w:widowControl w:val="0"/>
              <w:spacing w:after="0"/>
              <w:jc w:val="center"/>
              <w:rPr>
                <w:rFonts w:ascii="Arial" w:hAnsi="Arial"/>
                <w:kern w:val="2"/>
                <w:sz w:val="18"/>
                <w:szCs w:val="18"/>
                <w:lang w:val="en-US" w:eastAsia="zh-CN"/>
              </w:rPr>
            </w:pPr>
            <w:r>
              <w:rPr>
                <w:rFonts w:ascii="Arial" w:hAnsi="Arial"/>
                <w:color w:val="000000"/>
                <w:sz w:val="18"/>
              </w:rPr>
              <w:t>n79</w:t>
            </w:r>
          </w:p>
        </w:tc>
        <w:tc>
          <w:tcPr>
            <w:tcW w:w="3438" w:type="dxa"/>
            <w:tcBorders>
              <w:top w:val="single" w:sz="4" w:space="0" w:color="auto"/>
              <w:left w:val="single" w:sz="4" w:space="0" w:color="auto"/>
              <w:bottom w:val="single" w:sz="4" w:space="0" w:color="auto"/>
              <w:right w:val="single" w:sz="4" w:space="0" w:color="auto"/>
            </w:tcBorders>
            <w:vAlign w:val="center"/>
          </w:tcPr>
          <w:p w14:paraId="1EFB9522" w14:textId="77777777" w:rsidR="00473507" w:rsidRPr="001E32DC" w:rsidRDefault="00473507" w:rsidP="00232F35">
            <w:pPr>
              <w:pStyle w:val="TAC"/>
              <w:rPr>
                <w:rFonts w:ascii="Calibri" w:hAnsi="Calibri"/>
                <w:kern w:val="2"/>
                <w:sz w:val="21"/>
                <w:lang w:val="en-US" w:eastAsia="zh-CN"/>
              </w:rPr>
            </w:pPr>
            <w:r w:rsidRPr="000D40BE">
              <w:rPr>
                <w:lang w:val="en-US" w:eastAsia="zh-CN" w:bidi="ar"/>
              </w:rPr>
              <w:t>40, 50, 60, 70, 80, 90, 100</w:t>
            </w:r>
          </w:p>
        </w:tc>
        <w:tc>
          <w:tcPr>
            <w:tcW w:w="1653" w:type="dxa"/>
            <w:tcBorders>
              <w:top w:val="nil"/>
              <w:left w:val="single" w:sz="4" w:space="0" w:color="auto"/>
              <w:bottom w:val="nil"/>
              <w:right w:val="single" w:sz="4" w:space="0" w:color="auto"/>
            </w:tcBorders>
            <w:vAlign w:val="center"/>
          </w:tcPr>
          <w:p w14:paraId="3494FBE4" w14:textId="77777777" w:rsidR="00473507" w:rsidRPr="001E32DC" w:rsidRDefault="00473507" w:rsidP="00232F35">
            <w:pPr>
              <w:keepNext/>
              <w:keepLines/>
              <w:widowControl w:val="0"/>
              <w:spacing w:after="0"/>
              <w:jc w:val="center"/>
              <w:rPr>
                <w:rFonts w:ascii="Arial" w:hAnsi="Arial"/>
                <w:kern w:val="2"/>
                <w:sz w:val="18"/>
                <w:szCs w:val="22"/>
                <w:lang w:val="en-US" w:eastAsia="zh-CN"/>
              </w:rPr>
            </w:pPr>
          </w:p>
        </w:tc>
      </w:tr>
      <w:tr w:rsidR="00FB4764" w14:paraId="66F1325D" w14:textId="77777777" w:rsidTr="00FB4764">
        <w:trPr>
          <w:trHeight w:val="29"/>
        </w:trPr>
        <w:tc>
          <w:tcPr>
            <w:tcW w:w="1799" w:type="dxa"/>
            <w:tcBorders>
              <w:top w:val="single" w:sz="4" w:space="0" w:color="auto"/>
              <w:left w:val="single" w:sz="4" w:space="0" w:color="auto"/>
              <w:bottom w:val="nil"/>
              <w:right w:val="single" w:sz="4" w:space="0" w:color="auto"/>
            </w:tcBorders>
            <w:vAlign w:val="center"/>
          </w:tcPr>
          <w:p w14:paraId="2B9C825F" w14:textId="77777777" w:rsidR="00FB4764" w:rsidRDefault="00FB4764" w:rsidP="00FB4764">
            <w:pPr>
              <w:keepNext/>
              <w:keepLines/>
              <w:widowControl w:val="0"/>
              <w:spacing w:after="0"/>
              <w:jc w:val="center"/>
              <w:rPr>
                <w:rFonts w:ascii="Arial" w:hAnsi="Arial"/>
                <w:kern w:val="2"/>
                <w:sz w:val="18"/>
                <w:szCs w:val="22"/>
                <w:lang w:val="en-US"/>
              </w:rPr>
            </w:pPr>
            <w:r>
              <w:rPr>
                <w:rFonts w:ascii="Arial" w:hAnsi="Arial"/>
                <w:kern w:val="2"/>
                <w:sz w:val="18"/>
                <w:szCs w:val="22"/>
                <w:lang w:val="en-US"/>
              </w:rPr>
              <w:t>CA_n3B-n7A-n79A</w:t>
            </w:r>
          </w:p>
        </w:tc>
        <w:tc>
          <w:tcPr>
            <w:tcW w:w="1877" w:type="dxa"/>
            <w:tcBorders>
              <w:top w:val="single" w:sz="4" w:space="0" w:color="auto"/>
              <w:left w:val="single" w:sz="4" w:space="0" w:color="auto"/>
              <w:bottom w:val="nil"/>
              <w:right w:val="single" w:sz="4" w:space="0" w:color="auto"/>
            </w:tcBorders>
            <w:vAlign w:val="center"/>
          </w:tcPr>
          <w:p w14:paraId="2E424DF4" w14:textId="77777777" w:rsidR="00FB4764" w:rsidRDefault="00FB4764" w:rsidP="00FB4764">
            <w:pPr>
              <w:keepNext/>
              <w:keepLines/>
              <w:widowControl w:val="0"/>
              <w:spacing w:after="0"/>
              <w:jc w:val="center"/>
              <w:rPr>
                <w:rFonts w:ascii="Arial" w:hAnsi="Arial"/>
                <w:kern w:val="2"/>
                <w:sz w:val="18"/>
                <w:szCs w:val="22"/>
                <w:lang w:val="en-US"/>
              </w:rPr>
            </w:pPr>
            <w:r>
              <w:rPr>
                <w:rFonts w:ascii="Arial" w:hAnsi="Arial"/>
                <w:kern w:val="2"/>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0B56282" w14:textId="77777777" w:rsidR="00FB4764" w:rsidRDefault="00FB4764" w:rsidP="00FB4764">
            <w:pPr>
              <w:keepNext/>
              <w:keepLines/>
              <w:widowControl w:val="0"/>
              <w:spacing w:after="0"/>
              <w:jc w:val="center"/>
              <w:rPr>
                <w:rFonts w:ascii="Arial" w:hAnsi="Arial"/>
                <w:color w:val="000000"/>
                <w:sz w:val="18"/>
              </w:rPr>
            </w:pPr>
            <w:r>
              <w:rPr>
                <w:rFonts w:ascii="Arial" w:hAnsi="Arial"/>
                <w:color w:val="000000"/>
                <w:sz w:val="18"/>
              </w:rPr>
              <w:t>n3</w:t>
            </w:r>
          </w:p>
        </w:tc>
        <w:tc>
          <w:tcPr>
            <w:tcW w:w="3438" w:type="dxa"/>
            <w:tcBorders>
              <w:top w:val="single" w:sz="4" w:space="0" w:color="auto"/>
              <w:left w:val="single" w:sz="4" w:space="0" w:color="auto"/>
              <w:bottom w:val="single" w:sz="4" w:space="0" w:color="auto"/>
              <w:right w:val="single" w:sz="4" w:space="0" w:color="auto"/>
            </w:tcBorders>
            <w:vAlign w:val="center"/>
          </w:tcPr>
          <w:p w14:paraId="0990D90A" w14:textId="77777777" w:rsidR="00FB4764" w:rsidRDefault="00FB4764" w:rsidP="00FB4764">
            <w:pPr>
              <w:pStyle w:val="TAC"/>
              <w:rPr>
                <w:lang w:val="en-US"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653" w:type="dxa"/>
            <w:tcBorders>
              <w:top w:val="single" w:sz="4" w:space="0" w:color="auto"/>
              <w:left w:val="single" w:sz="4" w:space="0" w:color="auto"/>
              <w:bottom w:val="nil"/>
              <w:right w:val="single" w:sz="4" w:space="0" w:color="auto"/>
            </w:tcBorders>
            <w:vAlign w:val="center"/>
          </w:tcPr>
          <w:p w14:paraId="14E316DF" w14:textId="77777777" w:rsidR="00FB4764" w:rsidRDefault="00FB4764" w:rsidP="00FB4764">
            <w:pPr>
              <w:keepNext/>
              <w:keepLines/>
              <w:widowControl w:val="0"/>
              <w:spacing w:after="0"/>
              <w:jc w:val="center"/>
              <w:rPr>
                <w:rFonts w:ascii="Arial" w:hAnsi="Arial"/>
                <w:kern w:val="2"/>
                <w:sz w:val="18"/>
                <w:szCs w:val="22"/>
                <w:lang w:val="en-US" w:eastAsia="zh-CN"/>
              </w:rPr>
            </w:pPr>
            <w:r>
              <w:rPr>
                <w:rFonts w:ascii="Arial" w:hAnsi="Arial" w:hint="eastAsia"/>
                <w:kern w:val="2"/>
                <w:sz w:val="18"/>
                <w:szCs w:val="22"/>
                <w:lang w:val="en-US" w:eastAsia="zh-CN"/>
              </w:rPr>
              <w:t>0</w:t>
            </w:r>
          </w:p>
        </w:tc>
      </w:tr>
      <w:tr w:rsidR="00FB4764" w14:paraId="6D208D8D" w14:textId="77777777" w:rsidTr="00FB4764">
        <w:trPr>
          <w:trHeight w:val="29"/>
        </w:trPr>
        <w:tc>
          <w:tcPr>
            <w:tcW w:w="1799" w:type="dxa"/>
            <w:tcBorders>
              <w:top w:val="nil"/>
              <w:left w:val="single" w:sz="4" w:space="0" w:color="auto"/>
              <w:bottom w:val="nil"/>
              <w:right w:val="single" w:sz="4" w:space="0" w:color="auto"/>
            </w:tcBorders>
            <w:vAlign w:val="center"/>
          </w:tcPr>
          <w:p w14:paraId="4E261351" w14:textId="77777777" w:rsidR="00FB4764" w:rsidRDefault="00FB4764" w:rsidP="00FB4764">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5BFFC18" w14:textId="77777777" w:rsidR="00FB4764" w:rsidRDefault="00FB4764" w:rsidP="00FB4764">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36ED40" w14:textId="77777777" w:rsidR="00FB4764" w:rsidRDefault="00FB4764" w:rsidP="00FB4764">
            <w:pPr>
              <w:keepNext/>
              <w:keepLines/>
              <w:widowControl w:val="0"/>
              <w:spacing w:after="0"/>
              <w:jc w:val="center"/>
              <w:rPr>
                <w:rFonts w:ascii="Arial" w:hAnsi="Arial"/>
                <w:color w:val="000000"/>
                <w:sz w:val="18"/>
              </w:rPr>
            </w:pPr>
            <w:r>
              <w:rPr>
                <w:rFonts w:ascii="Arial" w:hAnsi="Arial"/>
                <w:color w:val="000000"/>
                <w:sz w:val="18"/>
              </w:rPr>
              <w:t>n7</w:t>
            </w:r>
          </w:p>
        </w:tc>
        <w:tc>
          <w:tcPr>
            <w:tcW w:w="3438" w:type="dxa"/>
            <w:tcBorders>
              <w:top w:val="single" w:sz="4" w:space="0" w:color="auto"/>
              <w:left w:val="single" w:sz="4" w:space="0" w:color="auto"/>
              <w:bottom w:val="single" w:sz="4" w:space="0" w:color="auto"/>
              <w:right w:val="single" w:sz="4" w:space="0" w:color="auto"/>
            </w:tcBorders>
            <w:vAlign w:val="center"/>
          </w:tcPr>
          <w:p w14:paraId="4338837F" w14:textId="77777777" w:rsidR="00FB4764" w:rsidRDefault="00FB4764" w:rsidP="00FB4764">
            <w:pPr>
              <w:pStyle w:val="TAC"/>
              <w:rPr>
                <w:lang w:val="en-US" w:eastAsia="zh-CN" w:bidi="ar"/>
              </w:rPr>
            </w:pPr>
            <w:r>
              <w:rPr>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6A197168" w14:textId="77777777" w:rsidR="00FB4764" w:rsidRDefault="00FB4764" w:rsidP="00FB4764">
            <w:pPr>
              <w:keepNext/>
              <w:keepLines/>
              <w:widowControl w:val="0"/>
              <w:spacing w:after="0"/>
              <w:jc w:val="center"/>
              <w:rPr>
                <w:rFonts w:ascii="Arial" w:hAnsi="Arial"/>
                <w:kern w:val="2"/>
                <w:sz w:val="18"/>
                <w:szCs w:val="22"/>
                <w:lang w:val="en-US" w:eastAsia="zh-CN"/>
              </w:rPr>
            </w:pPr>
          </w:p>
        </w:tc>
      </w:tr>
      <w:tr w:rsidR="00FB4764" w14:paraId="30BCBA69" w14:textId="77777777" w:rsidTr="00FB4764">
        <w:trPr>
          <w:trHeight w:val="29"/>
        </w:trPr>
        <w:tc>
          <w:tcPr>
            <w:tcW w:w="1799" w:type="dxa"/>
            <w:tcBorders>
              <w:top w:val="nil"/>
              <w:left w:val="single" w:sz="4" w:space="0" w:color="auto"/>
              <w:bottom w:val="single" w:sz="4" w:space="0" w:color="auto"/>
              <w:right w:val="single" w:sz="4" w:space="0" w:color="auto"/>
            </w:tcBorders>
            <w:vAlign w:val="center"/>
          </w:tcPr>
          <w:p w14:paraId="14E35435" w14:textId="77777777" w:rsidR="00FB4764" w:rsidRDefault="00FB4764" w:rsidP="00FB4764">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0224400" w14:textId="77777777" w:rsidR="00FB4764" w:rsidRDefault="00FB4764" w:rsidP="00FB4764">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97B087" w14:textId="77777777" w:rsidR="00FB4764" w:rsidRDefault="00FB4764" w:rsidP="00FB4764">
            <w:pPr>
              <w:keepNext/>
              <w:keepLines/>
              <w:widowControl w:val="0"/>
              <w:spacing w:after="0"/>
              <w:jc w:val="center"/>
              <w:rPr>
                <w:rFonts w:ascii="Arial" w:hAnsi="Arial"/>
                <w:color w:val="000000"/>
                <w:sz w:val="18"/>
              </w:rPr>
            </w:pPr>
            <w:r>
              <w:rPr>
                <w:rFonts w:ascii="Arial" w:hAnsi="Arial"/>
                <w:color w:val="000000"/>
                <w:sz w:val="18"/>
              </w:rPr>
              <w:t>n79</w:t>
            </w:r>
          </w:p>
        </w:tc>
        <w:tc>
          <w:tcPr>
            <w:tcW w:w="3438" w:type="dxa"/>
            <w:tcBorders>
              <w:top w:val="single" w:sz="4" w:space="0" w:color="auto"/>
              <w:left w:val="single" w:sz="4" w:space="0" w:color="auto"/>
              <w:bottom w:val="single" w:sz="4" w:space="0" w:color="auto"/>
              <w:right w:val="single" w:sz="4" w:space="0" w:color="auto"/>
            </w:tcBorders>
            <w:vAlign w:val="center"/>
          </w:tcPr>
          <w:p w14:paraId="6F5C270C" w14:textId="77777777" w:rsidR="00FB4764" w:rsidRDefault="00FB4764" w:rsidP="00FB4764">
            <w:pPr>
              <w:pStyle w:val="TAC"/>
              <w:rPr>
                <w:lang w:val="en-US" w:eastAsia="zh-CN" w:bidi="ar"/>
              </w:rPr>
            </w:pPr>
            <w:r>
              <w:rPr>
                <w:lang w:val="en-US" w:eastAsia="zh-CN" w:bidi="ar"/>
              </w:rPr>
              <w:t>40, 50, 60, 70, 80, 90, 100</w:t>
            </w:r>
          </w:p>
        </w:tc>
        <w:tc>
          <w:tcPr>
            <w:tcW w:w="1653" w:type="dxa"/>
            <w:tcBorders>
              <w:top w:val="nil"/>
              <w:left w:val="single" w:sz="4" w:space="0" w:color="auto"/>
              <w:bottom w:val="single" w:sz="4" w:space="0" w:color="auto"/>
              <w:right w:val="single" w:sz="4" w:space="0" w:color="auto"/>
            </w:tcBorders>
            <w:vAlign w:val="center"/>
          </w:tcPr>
          <w:p w14:paraId="3D52E8E0" w14:textId="77777777" w:rsidR="00FB4764" w:rsidRDefault="00FB4764" w:rsidP="00FB4764">
            <w:pPr>
              <w:keepNext/>
              <w:keepLines/>
              <w:widowControl w:val="0"/>
              <w:spacing w:after="0"/>
              <w:jc w:val="center"/>
              <w:rPr>
                <w:rFonts w:ascii="Arial" w:hAnsi="Arial"/>
                <w:kern w:val="2"/>
                <w:sz w:val="18"/>
                <w:szCs w:val="22"/>
                <w:lang w:val="en-US" w:eastAsia="zh-CN"/>
              </w:rPr>
            </w:pPr>
          </w:p>
        </w:tc>
      </w:tr>
      <w:tr w:rsidR="00FB4764" w14:paraId="57384798" w14:textId="77777777" w:rsidTr="00FB4764">
        <w:trPr>
          <w:trHeight w:val="29"/>
        </w:trPr>
        <w:tc>
          <w:tcPr>
            <w:tcW w:w="1799" w:type="dxa"/>
            <w:tcBorders>
              <w:top w:val="single" w:sz="4" w:space="0" w:color="auto"/>
              <w:left w:val="single" w:sz="4" w:space="0" w:color="auto"/>
              <w:bottom w:val="nil"/>
              <w:right w:val="single" w:sz="4" w:space="0" w:color="auto"/>
            </w:tcBorders>
            <w:vAlign w:val="center"/>
          </w:tcPr>
          <w:p w14:paraId="53480A3C" w14:textId="77777777" w:rsidR="00FB4764" w:rsidRDefault="00FB4764" w:rsidP="00FB4764">
            <w:pPr>
              <w:keepNext/>
              <w:keepLines/>
              <w:widowControl w:val="0"/>
              <w:spacing w:after="0"/>
              <w:jc w:val="center"/>
              <w:rPr>
                <w:rFonts w:ascii="Arial" w:hAnsi="Arial"/>
                <w:kern w:val="2"/>
                <w:sz w:val="18"/>
                <w:szCs w:val="22"/>
                <w:lang w:val="en-US"/>
              </w:rPr>
            </w:pPr>
            <w:r>
              <w:rPr>
                <w:rFonts w:ascii="Arial" w:hAnsi="Arial"/>
                <w:kern w:val="2"/>
                <w:sz w:val="18"/>
                <w:szCs w:val="22"/>
                <w:lang w:val="en-US"/>
              </w:rPr>
              <w:t>CA_n3(2A)-n7A-n79A</w:t>
            </w:r>
          </w:p>
        </w:tc>
        <w:tc>
          <w:tcPr>
            <w:tcW w:w="1877" w:type="dxa"/>
            <w:tcBorders>
              <w:top w:val="single" w:sz="4" w:space="0" w:color="auto"/>
              <w:left w:val="single" w:sz="4" w:space="0" w:color="auto"/>
              <w:bottom w:val="nil"/>
              <w:right w:val="single" w:sz="4" w:space="0" w:color="auto"/>
            </w:tcBorders>
            <w:vAlign w:val="center"/>
          </w:tcPr>
          <w:p w14:paraId="0DBD9391" w14:textId="77777777" w:rsidR="00FB4764" w:rsidRDefault="00FB4764" w:rsidP="00FB4764">
            <w:pPr>
              <w:keepNext/>
              <w:keepLines/>
              <w:widowControl w:val="0"/>
              <w:spacing w:after="0"/>
              <w:jc w:val="center"/>
              <w:rPr>
                <w:rFonts w:ascii="Arial" w:hAnsi="Arial"/>
                <w:kern w:val="2"/>
                <w:sz w:val="18"/>
                <w:szCs w:val="22"/>
                <w:lang w:val="en-US"/>
              </w:rPr>
            </w:pPr>
            <w:r>
              <w:rPr>
                <w:rFonts w:ascii="Arial" w:hAnsi="Arial"/>
                <w:kern w:val="2"/>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CD2C724" w14:textId="77777777" w:rsidR="00FB4764" w:rsidRDefault="00FB4764" w:rsidP="00FB4764">
            <w:pPr>
              <w:keepNext/>
              <w:keepLines/>
              <w:widowControl w:val="0"/>
              <w:spacing w:after="0"/>
              <w:jc w:val="center"/>
              <w:rPr>
                <w:rFonts w:ascii="Arial" w:hAnsi="Arial"/>
                <w:color w:val="000000"/>
                <w:sz w:val="18"/>
              </w:rPr>
            </w:pPr>
            <w:r>
              <w:rPr>
                <w:rFonts w:ascii="Arial" w:hAnsi="Arial"/>
                <w:color w:val="000000"/>
                <w:sz w:val="18"/>
              </w:rPr>
              <w:t>n3</w:t>
            </w:r>
          </w:p>
        </w:tc>
        <w:tc>
          <w:tcPr>
            <w:tcW w:w="3438" w:type="dxa"/>
            <w:tcBorders>
              <w:top w:val="single" w:sz="4" w:space="0" w:color="auto"/>
              <w:left w:val="single" w:sz="4" w:space="0" w:color="auto"/>
              <w:bottom w:val="single" w:sz="4" w:space="0" w:color="auto"/>
              <w:right w:val="single" w:sz="4" w:space="0" w:color="auto"/>
            </w:tcBorders>
            <w:vAlign w:val="center"/>
          </w:tcPr>
          <w:p w14:paraId="7D2E8305" w14:textId="77777777" w:rsidR="00FB4764" w:rsidRDefault="00FB4764" w:rsidP="00FB4764">
            <w:pPr>
              <w:pStyle w:val="TAC"/>
              <w:rPr>
                <w:lang w:val="en-US" w:eastAsia="zh-CN" w:bidi="ar"/>
              </w:rPr>
            </w:pPr>
            <w:r>
              <w:rPr>
                <w:rFonts w:cs="Arial"/>
                <w:szCs w:val="18"/>
                <w:lang w:val="en-US" w:eastAsia="zh-CN" w:bidi="ar"/>
              </w:rPr>
              <w:t>CA_n3(2A)_BCS0</w:t>
            </w:r>
          </w:p>
        </w:tc>
        <w:tc>
          <w:tcPr>
            <w:tcW w:w="1653" w:type="dxa"/>
            <w:tcBorders>
              <w:top w:val="single" w:sz="4" w:space="0" w:color="auto"/>
              <w:left w:val="single" w:sz="4" w:space="0" w:color="auto"/>
              <w:bottom w:val="nil"/>
              <w:right w:val="single" w:sz="4" w:space="0" w:color="auto"/>
            </w:tcBorders>
            <w:vAlign w:val="center"/>
          </w:tcPr>
          <w:p w14:paraId="7C6559F0" w14:textId="77777777" w:rsidR="00FB4764" w:rsidRDefault="00FB4764" w:rsidP="00FB4764">
            <w:pPr>
              <w:keepNext/>
              <w:keepLines/>
              <w:widowControl w:val="0"/>
              <w:spacing w:after="0"/>
              <w:jc w:val="center"/>
              <w:rPr>
                <w:rFonts w:ascii="Arial" w:hAnsi="Arial"/>
                <w:kern w:val="2"/>
                <w:sz w:val="18"/>
                <w:szCs w:val="22"/>
                <w:lang w:val="en-US" w:eastAsia="zh-CN"/>
              </w:rPr>
            </w:pPr>
            <w:r>
              <w:rPr>
                <w:rFonts w:ascii="Arial" w:hAnsi="Arial" w:hint="eastAsia"/>
                <w:kern w:val="2"/>
                <w:sz w:val="18"/>
                <w:szCs w:val="22"/>
                <w:lang w:val="en-US" w:eastAsia="zh-CN"/>
              </w:rPr>
              <w:t>0</w:t>
            </w:r>
          </w:p>
        </w:tc>
      </w:tr>
      <w:tr w:rsidR="00FB4764" w14:paraId="518DF71B" w14:textId="77777777" w:rsidTr="00FB4764">
        <w:trPr>
          <w:trHeight w:val="29"/>
        </w:trPr>
        <w:tc>
          <w:tcPr>
            <w:tcW w:w="1799" w:type="dxa"/>
            <w:tcBorders>
              <w:top w:val="nil"/>
              <w:left w:val="single" w:sz="4" w:space="0" w:color="auto"/>
              <w:bottom w:val="nil"/>
              <w:right w:val="single" w:sz="4" w:space="0" w:color="auto"/>
            </w:tcBorders>
            <w:vAlign w:val="center"/>
          </w:tcPr>
          <w:p w14:paraId="251F725B" w14:textId="77777777" w:rsidR="00FB4764" w:rsidRDefault="00FB4764" w:rsidP="00FB4764">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272C242" w14:textId="77777777" w:rsidR="00FB4764" w:rsidRDefault="00FB4764" w:rsidP="00FB4764">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933677" w14:textId="77777777" w:rsidR="00FB4764" w:rsidRDefault="00FB4764" w:rsidP="00FB4764">
            <w:pPr>
              <w:keepNext/>
              <w:keepLines/>
              <w:widowControl w:val="0"/>
              <w:spacing w:after="0"/>
              <w:jc w:val="center"/>
              <w:rPr>
                <w:rFonts w:ascii="Arial" w:hAnsi="Arial"/>
                <w:color w:val="000000"/>
                <w:sz w:val="18"/>
              </w:rPr>
            </w:pPr>
            <w:r>
              <w:rPr>
                <w:rFonts w:ascii="Arial" w:hAnsi="Arial"/>
                <w:color w:val="000000"/>
                <w:sz w:val="18"/>
              </w:rPr>
              <w:t>n7</w:t>
            </w:r>
          </w:p>
        </w:tc>
        <w:tc>
          <w:tcPr>
            <w:tcW w:w="3438" w:type="dxa"/>
            <w:tcBorders>
              <w:top w:val="single" w:sz="4" w:space="0" w:color="auto"/>
              <w:left w:val="single" w:sz="4" w:space="0" w:color="auto"/>
              <w:bottom w:val="single" w:sz="4" w:space="0" w:color="auto"/>
              <w:right w:val="single" w:sz="4" w:space="0" w:color="auto"/>
            </w:tcBorders>
            <w:vAlign w:val="center"/>
          </w:tcPr>
          <w:p w14:paraId="759D60EC" w14:textId="77777777" w:rsidR="00FB4764" w:rsidRDefault="00FB4764" w:rsidP="00FB4764">
            <w:pPr>
              <w:pStyle w:val="TAC"/>
              <w:rPr>
                <w:lang w:val="en-US" w:eastAsia="zh-CN" w:bidi="ar"/>
              </w:rPr>
            </w:pPr>
            <w:r>
              <w:rPr>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319C3AF1" w14:textId="77777777" w:rsidR="00FB4764" w:rsidRDefault="00FB4764" w:rsidP="00FB4764">
            <w:pPr>
              <w:keepNext/>
              <w:keepLines/>
              <w:widowControl w:val="0"/>
              <w:spacing w:after="0"/>
              <w:jc w:val="center"/>
              <w:rPr>
                <w:rFonts w:ascii="Arial" w:hAnsi="Arial"/>
                <w:kern w:val="2"/>
                <w:sz w:val="18"/>
                <w:szCs w:val="22"/>
                <w:lang w:val="en-US" w:eastAsia="zh-CN"/>
              </w:rPr>
            </w:pPr>
          </w:p>
        </w:tc>
      </w:tr>
      <w:tr w:rsidR="00FB4764" w14:paraId="4B800D53" w14:textId="77777777" w:rsidTr="00FB4764">
        <w:trPr>
          <w:trHeight w:val="29"/>
        </w:trPr>
        <w:tc>
          <w:tcPr>
            <w:tcW w:w="1799" w:type="dxa"/>
            <w:tcBorders>
              <w:top w:val="nil"/>
              <w:left w:val="single" w:sz="4" w:space="0" w:color="auto"/>
              <w:bottom w:val="single" w:sz="4" w:space="0" w:color="auto"/>
              <w:right w:val="single" w:sz="4" w:space="0" w:color="auto"/>
            </w:tcBorders>
            <w:vAlign w:val="center"/>
          </w:tcPr>
          <w:p w14:paraId="4E4DB28E" w14:textId="77777777" w:rsidR="00FB4764" w:rsidRDefault="00FB4764" w:rsidP="00FB4764">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5C7D312" w14:textId="77777777" w:rsidR="00FB4764" w:rsidRDefault="00FB4764" w:rsidP="00FB4764">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F91914" w14:textId="77777777" w:rsidR="00FB4764" w:rsidRDefault="00FB4764" w:rsidP="00FB4764">
            <w:pPr>
              <w:keepNext/>
              <w:keepLines/>
              <w:widowControl w:val="0"/>
              <w:spacing w:after="0"/>
              <w:jc w:val="center"/>
              <w:rPr>
                <w:rFonts w:ascii="Arial" w:hAnsi="Arial"/>
                <w:color w:val="000000"/>
                <w:sz w:val="18"/>
              </w:rPr>
            </w:pPr>
            <w:r>
              <w:rPr>
                <w:rFonts w:ascii="Arial" w:hAnsi="Arial"/>
                <w:color w:val="000000"/>
                <w:sz w:val="18"/>
              </w:rPr>
              <w:t>n79</w:t>
            </w:r>
          </w:p>
        </w:tc>
        <w:tc>
          <w:tcPr>
            <w:tcW w:w="3438" w:type="dxa"/>
            <w:tcBorders>
              <w:top w:val="single" w:sz="4" w:space="0" w:color="auto"/>
              <w:left w:val="single" w:sz="4" w:space="0" w:color="auto"/>
              <w:bottom w:val="single" w:sz="4" w:space="0" w:color="auto"/>
              <w:right w:val="single" w:sz="4" w:space="0" w:color="auto"/>
            </w:tcBorders>
            <w:vAlign w:val="center"/>
          </w:tcPr>
          <w:p w14:paraId="4843EF4E" w14:textId="77777777" w:rsidR="00FB4764" w:rsidRDefault="00FB4764" w:rsidP="00FB4764">
            <w:pPr>
              <w:pStyle w:val="TAC"/>
              <w:rPr>
                <w:lang w:val="en-US" w:eastAsia="zh-CN" w:bidi="ar"/>
              </w:rPr>
            </w:pPr>
            <w:r>
              <w:rPr>
                <w:lang w:val="en-US" w:eastAsia="zh-CN" w:bidi="ar"/>
              </w:rPr>
              <w:t>40, 50, 60, 70, 80, 90, 100</w:t>
            </w:r>
          </w:p>
        </w:tc>
        <w:tc>
          <w:tcPr>
            <w:tcW w:w="1653" w:type="dxa"/>
            <w:tcBorders>
              <w:top w:val="nil"/>
              <w:left w:val="single" w:sz="4" w:space="0" w:color="auto"/>
              <w:bottom w:val="single" w:sz="4" w:space="0" w:color="auto"/>
              <w:right w:val="single" w:sz="4" w:space="0" w:color="auto"/>
            </w:tcBorders>
            <w:vAlign w:val="center"/>
          </w:tcPr>
          <w:p w14:paraId="71405169" w14:textId="77777777" w:rsidR="00FB4764" w:rsidRDefault="00FB4764" w:rsidP="00FB4764">
            <w:pPr>
              <w:keepNext/>
              <w:keepLines/>
              <w:widowControl w:val="0"/>
              <w:spacing w:after="0"/>
              <w:jc w:val="center"/>
              <w:rPr>
                <w:rFonts w:ascii="Arial" w:hAnsi="Arial"/>
                <w:kern w:val="2"/>
                <w:sz w:val="18"/>
                <w:szCs w:val="22"/>
                <w:lang w:val="en-US" w:eastAsia="zh-CN"/>
              </w:rPr>
            </w:pPr>
          </w:p>
        </w:tc>
      </w:tr>
    </w:tbl>
    <w:p w14:paraId="7D102759" w14:textId="77777777" w:rsidR="00473507" w:rsidRDefault="00473507" w:rsidP="00473507">
      <w:pPr>
        <w:rPr>
          <w:rFonts w:eastAsia="Malgun Gothic"/>
          <w:lang w:eastAsia="ko-KR"/>
        </w:rPr>
      </w:pPr>
    </w:p>
    <w:p w14:paraId="6FC2747F" w14:textId="534054DF" w:rsidR="00473507" w:rsidRDefault="00473507" w:rsidP="00473507">
      <w:pPr>
        <w:pStyle w:val="41"/>
      </w:pPr>
      <w:bookmarkStart w:id="378" w:name="_Toc136288362"/>
      <w:r>
        <w:t>5.36.1.3</w:t>
      </w:r>
      <w:r>
        <w:tab/>
      </w:r>
      <w:r>
        <w:rPr>
          <w:rFonts w:cs="Arial"/>
          <w:szCs w:val="22"/>
          <w:lang w:val="en-US" w:eastAsia="zh-CN"/>
        </w:rPr>
        <w:t>∆T</w:t>
      </w:r>
      <w:r>
        <w:rPr>
          <w:rFonts w:cs="Arial"/>
          <w:szCs w:val="22"/>
          <w:vertAlign w:val="subscript"/>
          <w:lang w:val="en-US" w:eastAsia="zh-CN"/>
        </w:rPr>
        <w:t>IB,c</w:t>
      </w:r>
      <w:r>
        <w:rPr>
          <w:rFonts w:cs="Arial"/>
          <w:szCs w:val="22"/>
          <w:lang w:val="en-US" w:eastAsia="zh-CN"/>
        </w:rPr>
        <w:t xml:space="preserve"> and ∆R</w:t>
      </w:r>
      <w:r>
        <w:rPr>
          <w:rFonts w:cs="Arial"/>
          <w:szCs w:val="22"/>
          <w:vertAlign w:val="subscript"/>
          <w:lang w:val="en-US" w:eastAsia="zh-CN"/>
        </w:rPr>
        <w:t>IB,c</w:t>
      </w:r>
      <w:r>
        <w:rPr>
          <w:rFonts w:cs="Arial"/>
          <w:szCs w:val="22"/>
          <w:lang w:val="en-US" w:eastAsia="zh-CN"/>
        </w:rPr>
        <w:t xml:space="preserve"> values</w:t>
      </w:r>
      <w:bookmarkEnd w:id="378"/>
    </w:p>
    <w:p w14:paraId="11FC0D06" w14:textId="77777777" w:rsidR="00473507" w:rsidRDefault="00473507" w:rsidP="00473507">
      <w:r>
        <w:t xml:space="preserve">For </w:t>
      </w:r>
      <w:r>
        <w:rPr>
          <w:lang w:val="en-US" w:eastAsia="zh-CN"/>
        </w:rPr>
        <w:t>CA</w:t>
      </w:r>
      <w:r>
        <w:rPr>
          <w:lang w:eastAsia="zh-CN"/>
        </w:rPr>
        <w:t>_</w:t>
      </w:r>
      <w:r>
        <w:rPr>
          <w:lang w:val="en-US" w:eastAsia="zh-CN"/>
        </w:rPr>
        <w:t>n3</w:t>
      </w:r>
      <w:r>
        <w:rPr>
          <w:lang w:eastAsia="ja-JP"/>
        </w:rPr>
        <w:t>-n</w:t>
      </w:r>
      <w:r>
        <w:rPr>
          <w:lang w:val="en-US" w:eastAsia="zh-CN"/>
        </w:rPr>
        <w:t>7-n79</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w:t>
      </w:r>
    </w:p>
    <w:p w14:paraId="0D8C4D6A" w14:textId="557DAFC4" w:rsidR="00473507" w:rsidRDefault="00473507" w:rsidP="00473507">
      <w:pPr>
        <w:pStyle w:val="TH"/>
        <w:rPr>
          <w:rFonts w:cs="Arial"/>
        </w:rPr>
      </w:pPr>
      <w:r>
        <w:rPr>
          <w:rFonts w:cs="Arial"/>
        </w:rPr>
        <w:t xml:space="preserve">Table </w:t>
      </w:r>
      <w:r>
        <w:rPr>
          <w:rFonts w:cs="Arial"/>
          <w:lang w:val="en-US" w:eastAsia="zh-CN"/>
        </w:rPr>
        <w:t>5.36</w:t>
      </w:r>
      <w:r>
        <w:rPr>
          <w:rFonts w:cs="Arial"/>
        </w:rPr>
        <w:t>.</w:t>
      </w:r>
      <w:r>
        <w:rPr>
          <w:rFonts w:cs="Arial"/>
          <w:lang w:val="en-US" w:eastAsia="zh-CN"/>
        </w:rPr>
        <w:t>1.</w:t>
      </w:r>
      <w:r>
        <w:rPr>
          <w:rFonts w:cs="Arial"/>
        </w:rPr>
        <w:t>3</w:t>
      </w:r>
      <w:r>
        <w:rPr>
          <w:rFonts w:cs="Arial"/>
          <w:lang w:eastAsia="zh-CN"/>
        </w:rPr>
        <w:t>-</w:t>
      </w:r>
      <w:r>
        <w:rPr>
          <w:rFonts w:cs="Arial"/>
        </w:rPr>
        <w:t>1: ΔT</w:t>
      </w:r>
      <w:r>
        <w:rPr>
          <w:rFonts w:cs="Arial"/>
          <w:vertAlign w:val="subscript"/>
        </w:rPr>
        <w:t>IB,c</w:t>
      </w:r>
      <w:r>
        <w:rPr>
          <w:rFonts w:cs="Arial"/>
          <w:bCs/>
        </w:rPr>
        <w:t xml:space="preserve"> due to NR CA (t</w:t>
      </w:r>
      <w:r>
        <w:rPr>
          <w:rFonts w:cs="Arial"/>
          <w:bCs/>
          <w:lang w:eastAsia="zh-CN"/>
        </w:rPr>
        <w:t>hree</w:t>
      </w:r>
      <w:r>
        <w:rPr>
          <w:rFonts w:cs="Arial"/>
          <w:bCs/>
        </w:rPr>
        <w:t xml:space="preserve"> bands)</w:t>
      </w:r>
    </w:p>
    <w:p w14:paraId="5A8291C1" w14:textId="77777777" w:rsidR="00473507" w:rsidRDefault="00473507" w:rsidP="00473507">
      <w:pPr>
        <w:keepNext/>
        <w:keepLines/>
        <w:rPr>
          <w:rFonts w:ascii="Arial" w:hAnsi="Arial"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473507" w14:paraId="3E2A7E06" w14:textId="77777777" w:rsidTr="00232F35">
        <w:trPr>
          <w:jc w:val="center"/>
        </w:trPr>
        <w:tc>
          <w:tcPr>
            <w:tcW w:w="2336" w:type="dxa"/>
            <w:vMerge w:val="restart"/>
            <w:tcBorders>
              <w:top w:val="single" w:sz="4" w:space="0" w:color="auto"/>
              <w:left w:val="single" w:sz="4" w:space="0" w:color="auto"/>
              <w:bottom w:val="single" w:sz="4" w:space="0" w:color="auto"/>
              <w:right w:val="single" w:sz="4" w:space="0" w:color="auto"/>
            </w:tcBorders>
            <w:hideMark/>
          </w:tcPr>
          <w:p w14:paraId="5E1E866F" w14:textId="77777777" w:rsidR="00473507" w:rsidRDefault="00473507" w:rsidP="00232F35">
            <w:pPr>
              <w:keepNext/>
              <w:keepLines/>
              <w:spacing w:after="0"/>
              <w:jc w:val="center"/>
              <w:rPr>
                <w:rFonts w:ascii="Arial" w:hAnsi="Arial"/>
                <w:b/>
                <w:color w:val="000000" w:themeColor="text1"/>
                <w:sz w:val="18"/>
              </w:rPr>
            </w:pPr>
            <w:r>
              <w:rPr>
                <w:rFonts w:ascii="Arial" w:hAnsi="Arial"/>
                <w:b/>
                <w:color w:val="000000" w:themeColor="text1"/>
                <w:sz w:val="18"/>
              </w:rPr>
              <w:t xml:space="preserve">Inter-band </w:t>
            </w:r>
            <w:r>
              <w:rPr>
                <w:rFonts w:ascii="Arial" w:hAnsi="Arial"/>
                <w:b/>
                <w:color w:val="000000" w:themeColor="text1"/>
                <w:sz w:val="18"/>
                <w:lang w:eastAsia="zh-CN"/>
              </w:rPr>
              <w:t>CA</w:t>
            </w:r>
            <w:r>
              <w:rPr>
                <w:rFonts w:ascii="Arial" w:hAnsi="Arial"/>
                <w:b/>
                <w:color w:val="000000" w:themeColor="text1"/>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hideMark/>
          </w:tcPr>
          <w:p w14:paraId="54182AB0" w14:textId="77777777" w:rsidR="00473507" w:rsidRDefault="00473507" w:rsidP="00232F35">
            <w:pPr>
              <w:keepNext/>
              <w:keepLines/>
              <w:spacing w:after="0"/>
              <w:jc w:val="center"/>
              <w:rPr>
                <w:rFonts w:ascii="Arial" w:hAnsi="Arial"/>
                <w:b/>
                <w:color w:val="000000" w:themeColor="text1"/>
                <w:sz w:val="18"/>
              </w:rPr>
            </w:pPr>
            <w:r>
              <w:rPr>
                <w:rFonts w:ascii="Arial" w:hAnsi="Arial"/>
                <w:b/>
                <w:color w:val="000000" w:themeColor="text1"/>
                <w:sz w:val="18"/>
              </w:rPr>
              <w:t>ΔT</w:t>
            </w:r>
            <w:r>
              <w:rPr>
                <w:rFonts w:ascii="Arial" w:hAnsi="Arial"/>
                <w:b/>
                <w:color w:val="000000" w:themeColor="text1"/>
                <w:sz w:val="18"/>
                <w:vertAlign w:val="subscript"/>
              </w:rPr>
              <w:t>IB,c</w:t>
            </w:r>
            <w:r>
              <w:rPr>
                <w:rFonts w:ascii="Arial" w:hAnsi="Arial"/>
                <w:b/>
                <w:color w:val="000000" w:themeColor="text1"/>
                <w:sz w:val="18"/>
              </w:rPr>
              <w:t xml:space="preserve"> for NR bands (dB)</w:t>
            </w:r>
            <w:r>
              <w:rPr>
                <w:rFonts w:ascii="Arial" w:hAnsi="Arial"/>
                <w:b/>
                <w:color w:val="000000" w:themeColor="text1"/>
                <w:sz w:val="18"/>
                <w:vertAlign w:val="superscript"/>
              </w:rPr>
              <w:t>*</w:t>
            </w:r>
          </w:p>
        </w:tc>
      </w:tr>
      <w:tr w:rsidR="00473507" w14:paraId="79AB84A4" w14:textId="77777777" w:rsidTr="00232F35">
        <w:trPr>
          <w:jc w:val="center"/>
        </w:trPr>
        <w:tc>
          <w:tcPr>
            <w:tcW w:w="8240" w:type="dxa"/>
            <w:vMerge/>
            <w:tcBorders>
              <w:top w:val="single" w:sz="4" w:space="0" w:color="auto"/>
              <w:left w:val="single" w:sz="4" w:space="0" w:color="auto"/>
              <w:bottom w:val="single" w:sz="4" w:space="0" w:color="auto"/>
              <w:right w:val="single" w:sz="4" w:space="0" w:color="auto"/>
            </w:tcBorders>
            <w:vAlign w:val="center"/>
            <w:hideMark/>
          </w:tcPr>
          <w:p w14:paraId="7F318F15" w14:textId="77777777" w:rsidR="00473507" w:rsidRDefault="00473507" w:rsidP="00232F35">
            <w:pPr>
              <w:spacing w:after="0"/>
              <w:rPr>
                <w:rFonts w:ascii="Arial"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hideMark/>
          </w:tcPr>
          <w:p w14:paraId="2B4B0FD7" w14:textId="77777777" w:rsidR="00473507" w:rsidRDefault="00473507" w:rsidP="00232F35">
            <w:pPr>
              <w:keepNext/>
              <w:keepLines/>
              <w:spacing w:after="0"/>
              <w:jc w:val="center"/>
              <w:rPr>
                <w:rFonts w:ascii="Arial" w:hAnsi="Arial"/>
                <w:b/>
                <w:color w:val="000000" w:themeColor="text1"/>
                <w:sz w:val="18"/>
              </w:rPr>
            </w:pPr>
            <w:r>
              <w:rPr>
                <w:rFonts w:ascii="Arial" w:hAnsi="Arial"/>
                <w:b/>
                <w:color w:val="000000" w:themeColor="text1"/>
                <w:sz w:val="18"/>
              </w:rPr>
              <w:t>Component band in order of bands in configuration</w:t>
            </w:r>
            <w:r>
              <w:rPr>
                <w:rFonts w:ascii="Arial" w:hAnsi="Arial"/>
                <w:b/>
                <w:color w:val="000000" w:themeColor="text1"/>
                <w:sz w:val="18"/>
                <w:vertAlign w:val="superscript"/>
              </w:rPr>
              <w:t>**</w:t>
            </w:r>
          </w:p>
        </w:tc>
      </w:tr>
      <w:tr w:rsidR="00473507" w14:paraId="2A4355D3" w14:textId="77777777" w:rsidTr="00232F35">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40C8A1A" w14:textId="77777777" w:rsidR="00473507" w:rsidRDefault="00473507" w:rsidP="00232F35">
            <w:pPr>
              <w:keepNext/>
              <w:keepLines/>
              <w:spacing w:after="0"/>
              <w:jc w:val="center"/>
              <w:rPr>
                <w:rFonts w:ascii="Arial" w:hAnsi="Arial"/>
                <w:color w:val="000000" w:themeColor="text1"/>
                <w:sz w:val="18"/>
                <w:lang w:val="en-US" w:eastAsia="zh-CN"/>
              </w:rPr>
            </w:pPr>
            <w:r>
              <w:rPr>
                <w:lang w:val="en-US" w:eastAsia="zh-CN"/>
              </w:rPr>
              <w:t>CA</w:t>
            </w:r>
            <w:r>
              <w:rPr>
                <w:lang w:eastAsia="zh-CN"/>
              </w:rPr>
              <w:t>_</w:t>
            </w:r>
            <w:r>
              <w:rPr>
                <w:lang w:val="en-US" w:eastAsia="zh-CN"/>
              </w:rPr>
              <w:t>n3</w:t>
            </w:r>
            <w:r>
              <w:rPr>
                <w:lang w:eastAsia="ja-JP"/>
              </w:rPr>
              <w:t>-n</w:t>
            </w:r>
            <w:r>
              <w:rPr>
                <w:lang w:val="en-US" w:eastAsia="zh-CN"/>
              </w:rPr>
              <w:t>7-n79</w:t>
            </w:r>
          </w:p>
        </w:tc>
        <w:tc>
          <w:tcPr>
            <w:tcW w:w="1968" w:type="dxa"/>
            <w:tcBorders>
              <w:top w:val="single" w:sz="4" w:space="0" w:color="auto"/>
              <w:left w:val="single" w:sz="4" w:space="0" w:color="auto"/>
              <w:bottom w:val="single" w:sz="4" w:space="0" w:color="auto"/>
              <w:right w:val="single" w:sz="4" w:space="0" w:color="auto"/>
            </w:tcBorders>
            <w:vAlign w:val="center"/>
          </w:tcPr>
          <w:p w14:paraId="301AF178" w14:textId="77777777" w:rsidR="00473507" w:rsidRDefault="00473507" w:rsidP="00232F35">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4AE6343" w14:textId="77777777" w:rsidR="00473507" w:rsidRDefault="00473507" w:rsidP="00232F35">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122AC94" w14:textId="77777777" w:rsidR="00473507" w:rsidRDefault="00473507" w:rsidP="00232F35">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.8</w:t>
            </w:r>
          </w:p>
        </w:tc>
      </w:tr>
      <w:tr w:rsidR="00473507" w14:paraId="47A6B5EC" w14:textId="77777777" w:rsidTr="00232F35">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hideMark/>
          </w:tcPr>
          <w:p w14:paraId="744051FF" w14:textId="77777777" w:rsidR="00473507" w:rsidRDefault="00473507" w:rsidP="00232F35">
            <w:pPr>
              <w:keepNext/>
              <w:keepLines/>
              <w:spacing w:after="0"/>
              <w:ind w:left="851" w:hanging="851"/>
              <w:rPr>
                <w:rFonts w:ascii="Arial" w:hAnsi="Arial"/>
                <w:color w:val="000000" w:themeColor="text1"/>
                <w:sz w:val="18"/>
                <w:lang w:eastAsia="ja-JP"/>
              </w:rPr>
            </w:pPr>
            <w:r>
              <w:rPr>
                <w:rFonts w:ascii="Arial" w:hAnsi="Arial"/>
                <w:color w:val="000000" w:themeColor="text1"/>
                <w:sz w:val="18"/>
                <w:lang w:eastAsia="ja-JP"/>
              </w:rPr>
              <w:t>NOTE *:</w:t>
            </w:r>
            <w:r>
              <w:rPr>
                <w:rFonts w:ascii="Arial" w:hAnsi="Arial"/>
                <w:color w:val="000000" w:themeColor="text1"/>
                <w:sz w:val="18"/>
                <w:lang w:eastAsia="ja-JP"/>
              </w:rPr>
              <w:tab/>
              <w:t>“-” denotes ΔT</w:t>
            </w:r>
            <w:r>
              <w:rPr>
                <w:rFonts w:ascii="Arial" w:hAnsi="Arial"/>
                <w:color w:val="000000" w:themeColor="text1"/>
                <w:sz w:val="18"/>
                <w:vertAlign w:val="subscript"/>
                <w:lang w:eastAsia="ja-JP"/>
              </w:rPr>
              <w:t>IB,c</w:t>
            </w:r>
            <w:r>
              <w:rPr>
                <w:rFonts w:ascii="Arial" w:hAnsi="Arial"/>
                <w:color w:val="000000" w:themeColor="text1"/>
                <w:sz w:val="18"/>
                <w:lang w:eastAsia="ja-JP"/>
              </w:rPr>
              <w:t xml:space="preserve"> = 0.</w:t>
            </w:r>
          </w:p>
          <w:p w14:paraId="6296A0E1" w14:textId="77777777" w:rsidR="00473507" w:rsidRDefault="00473507" w:rsidP="00232F35">
            <w:pPr>
              <w:keepNext/>
              <w:keepLines/>
              <w:spacing w:after="0"/>
              <w:ind w:left="851" w:hanging="851"/>
              <w:rPr>
                <w:rFonts w:ascii="Arial" w:hAnsi="Arial" w:cs="Arial"/>
                <w:color w:val="000000" w:themeColor="text1"/>
                <w:sz w:val="18"/>
                <w:szCs w:val="22"/>
                <w:lang w:val="en-US" w:eastAsia="zh-CN"/>
              </w:rPr>
            </w:pPr>
            <w:r>
              <w:rPr>
                <w:rFonts w:ascii="Arial" w:eastAsia="等线" w:hAnsi="Arial"/>
                <w:color w:val="000000" w:themeColor="text1"/>
                <w:sz w:val="18"/>
              </w:rPr>
              <w:t>NOTE **:</w:t>
            </w:r>
            <w:r>
              <w:rPr>
                <w:rFonts w:ascii="Arial" w:eastAsia="等线" w:hAnsi="Arial"/>
                <w:color w:val="000000" w:themeColor="text1"/>
                <w:sz w:val="18"/>
              </w:rPr>
              <w:tab/>
              <w:t>The component band order in the configuration should be listed by the order of NR bands, such as for CA_n1-n3-n5 the band order from left to right is n1, n3 and n5.</w:t>
            </w:r>
          </w:p>
        </w:tc>
      </w:tr>
    </w:tbl>
    <w:p w14:paraId="619E04EF" w14:textId="77777777" w:rsidR="00473507" w:rsidRDefault="00473507" w:rsidP="00473507">
      <w:pPr>
        <w:keepNext/>
        <w:keepLines/>
        <w:rPr>
          <w:rFonts w:ascii="Arial" w:hAnsi="Arial" w:cs="Arial"/>
        </w:rPr>
      </w:pPr>
    </w:p>
    <w:p w14:paraId="06303BBD" w14:textId="56E70B8F" w:rsidR="00473507" w:rsidRDefault="00473507" w:rsidP="00473507">
      <w:pPr>
        <w:pStyle w:val="TH"/>
        <w:rPr>
          <w:rFonts w:cs="Arial"/>
          <w:lang w:eastAsia="zh-CN"/>
        </w:rPr>
      </w:pPr>
      <w:r>
        <w:rPr>
          <w:rFonts w:cs="Arial"/>
        </w:rPr>
        <w:t xml:space="preserve">Table </w:t>
      </w:r>
      <w:r>
        <w:rPr>
          <w:rFonts w:cs="Arial"/>
          <w:lang w:val="en-US" w:eastAsia="zh-CN"/>
        </w:rPr>
        <w:t>5</w:t>
      </w:r>
      <w:r>
        <w:rPr>
          <w:rFonts w:cs="Arial"/>
        </w:rPr>
        <w:t>.</w:t>
      </w:r>
      <w:r>
        <w:rPr>
          <w:rFonts w:cs="Arial"/>
          <w:lang w:val="en-US" w:eastAsia="zh-CN"/>
        </w:rPr>
        <w:t>36.1.</w:t>
      </w:r>
      <w:r>
        <w:rPr>
          <w:rFonts w:cs="Arial"/>
        </w:rPr>
        <w:t>3-2: ΔR</w:t>
      </w:r>
      <w:r>
        <w:rPr>
          <w:rFonts w:cs="Arial"/>
          <w:vertAlign w:val="subscript"/>
        </w:rPr>
        <w:t>IB</w:t>
      </w:r>
      <w:r>
        <w:rPr>
          <w:rFonts w:cs="Arial"/>
          <w:vertAlign w:val="subscript"/>
          <w:lang w:eastAsia="zh-CN"/>
        </w:rPr>
        <w:t>,c</w:t>
      </w:r>
      <w:r>
        <w:rPr>
          <w:rFonts w:cs="Arial"/>
          <w:bCs/>
        </w:rPr>
        <w:t xml:space="preserve"> due to NR CA (t</w:t>
      </w:r>
      <w:r>
        <w:rPr>
          <w:rFonts w:cs="Arial"/>
          <w:bCs/>
          <w:lang w:eastAsia="zh-CN"/>
        </w:rPr>
        <w:t>hree</w:t>
      </w:r>
      <w:r>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4"/>
        <w:gridCol w:w="1948"/>
        <w:gridCol w:w="1948"/>
        <w:gridCol w:w="1949"/>
      </w:tblGrid>
      <w:tr w:rsidR="00473507" w14:paraId="4ADA3398" w14:textId="77777777" w:rsidTr="00232F35">
        <w:trPr>
          <w:trHeight w:val="187"/>
          <w:jc w:val="center"/>
        </w:trPr>
        <w:tc>
          <w:tcPr>
            <w:tcW w:w="1594" w:type="dxa"/>
            <w:vMerge w:val="restart"/>
            <w:tcBorders>
              <w:top w:val="single" w:sz="4" w:space="0" w:color="auto"/>
              <w:left w:val="single" w:sz="4" w:space="0" w:color="auto"/>
              <w:bottom w:val="single" w:sz="4" w:space="0" w:color="auto"/>
              <w:right w:val="single" w:sz="4" w:space="0" w:color="auto"/>
            </w:tcBorders>
            <w:hideMark/>
          </w:tcPr>
          <w:p w14:paraId="03707F41" w14:textId="77777777" w:rsidR="00473507" w:rsidRDefault="00473507" w:rsidP="00232F35">
            <w:pPr>
              <w:keepNext/>
              <w:keepLines/>
              <w:spacing w:after="0"/>
              <w:jc w:val="center"/>
              <w:rPr>
                <w:rFonts w:ascii="Arial" w:eastAsia="等线" w:hAnsi="Arial"/>
                <w:b/>
                <w:color w:val="000000" w:themeColor="text1"/>
                <w:sz w:val="18"/>
              </w:rPr>
            </w:pPr>
            <w:r>
              <w:rPr>
                <w:rFonts w:ascii="Arial" w:eastAsia="等线" w:hAnsi="Arial"/>
                <w:b/>
                <w:color w:val="000000" w:themeColor="text1"/>
                <w:sz w:val="18"/>
              </w:rPr>
              <w:t>Inter-band CA combination</w:t>
            </w:r>
          </w:p>
        </w:tc>
        <w:tc>
          <w:tcPr>
            <w:tcW w:w="5845" w:type="dxa"/>
            <w:gridSpan w:val="3"/>
            <w:tcBorders>
              <w:top w:val="single" w:sz="4" w:space="0" w:color="auto"/>
              <w:left w:val="single" w:sz="4" w:space="0" w:color="auto"/>
              <w:bottom w:val="single" w:sz="4" w:space="0" w:color="auto"/>
              <w:right w:val="single" w:sz="4" w:space="0" w:color="auto"/>
            </w:tcBorders>
            <w:vAlign w:val="center"/>
            <w:hideMark/>
          </w:tcPr>
          <w:p w14:paraId="0DCE9FEE" w14:textId="77777777" w:rsidR="00473507" w:rsidRDefault="00473507" w:rsidP="00232F35">
            <w:pPr>
              <w:keepNext/>
              <w:keepLines/>
              <w:spacing w:after="0"/>
              <w:jc w:val="center"/>
              <w:rPr>
                <w:rFonts w:ascii="Arial" w:eastAsia="等线" w:hAnsi="Arial"/>
                <w:b/>
                <w:color w:val="000000" w:themeColor="text1"/>
                <w:sz w:val="18"/>
              </w:rPr>
            </w:pPr>
            <w:r>
              <w:rPr>
                <w:rFonts w:ascii="Arial" w:eastAsia="等线" w:hAnsi="Arial"/>
                <w:b/>
                <w:color w:val="000000" w:themeColor="text1"/>
                <w:sz w:val="18"/>
              </w:rPr>
              <w:t>ΔR</w:t>
            </w:r>
            <w:r>
              <w:rPr>
                <w:rFonts w:ascii="Arial" w:eastAsia="等线" w:hAnsi="Arial"/>
                <w:b/>
                <w:color w:val="000000" w:themeColor="text1"/>
                <w:sz w:val="18"/>
                <w:vertAlign w:val="subscript"/>
              </w:rPr>
              <w:t>IB,c</w:t>
            </w:r>
            <w:r>
              <w:rPr>
                <w:rFonts w:ascii="Arial" w:eastAsia="等线" w:hAnsi="Arial"/>
                <w:b/>
                <w:color w:val="000000" w:themeColor="text1"/>
                <w:sz w:val="18"/>
              </w:rPr>
              <w:t xml:space="preserve"> for NR bands (dB)</w:t>
            </w:r>
            <w:r>
              <w:rPr>
                <w:rFonts w:ascii="Arial" w:eastAsia="等线" w:hAnsi="Arial"/>
                <w:b/>
                <w:color w:val="000000" w:themeColor="text1"/>
                <w:sz w:val="18"/>
                <w:vertAlign w:val="superscript"/>
              </w:rPr>
              <w:t>*</w:t>
            </w:r>
          </w:p>
        </w:tc>
      </w:tr>
      <w:tr w:rsidR="00473507" w14:paraId="513562C7" w14:textId="77777777" w:rsidTr="00232F35">
        <w:trPr>
          <w:trHeight w:val="187"/>
          <w:jc w:val="center"/>
        </w:trPr>
        <w:tc>
          <w:tcPr>
            <w:tcW w:w="1594" w:type="dxa"/>
            <w:vMerge/>
            <w:tcBorders>
              <w:top w:val="single" w:sz="4" w:space="0" w:color="auto"/>
              <w:left w:val="single" w:sz="4" w:space="0" w:color="auto"/>
              <w:bottom w:val="single" w:sz="4" w:space="0" w:color="auto"/>
              <w:right w:val="single" w:sz="4" w:space="0" w:color="auto"/>
            </w:tcBorders>
            <w:vAlign w:val="center"/>
            <w:hideMark/>
          </w:tcPr>
          <w:p w14:paraId="2FFA28A9" w14:textId="77777777" w:rsidR="00473507" w:rsidRDefault="00473507" w:rsidP="00232F35">
            <w:pPr>
              <w:spacing w:after="0"/>
              <w:rPr>
                <w:rFonts w:ascii="Arial" w:eastAsia="等线" w:hAnsi="Arial"/>
                <w:b/>
                <w:color w:val="000000" w:themeColor="text1"/>
                <w:sz w:val="18"/>
              </w:rPr>
            </w:pPr>
          </w:p>
        </w:tc>
        <w:tc>
          <w:tcPr>
            <w:tcW w:w="5845" w:type="dxa"/>
            <w:gridSpan w:val="3"/>
            <w:tcBorders>
              <w:top w:val="single" w:sz="4" w:space="0" w:color="auto"/>
              <w:left w:val="single" w:sz="4" w:space="0" w:color="auto"/>
              <w:bottom w:val="single" w:sz="4" w:space="0" w:color="auto"/>
              <w:right w:val="single" w:sz="4" w:space="0" w:color="auto"/>
            </w:tcBorders>
            <w:vAlign w:val="center"/>
            <w:hideMark/>
          </w:tcPr>
          <w:p w14:paraId="2AF69817" w14:textId="77777777" w:rsidR="00473507" w:rsidRDefault="00473507" w:rsidP="00232F35">
            <w:pPr>
              <w:keepNext/>
              <w:keepLines/>
              <w:spacing w:after="0"/>
              <w:jc w:val="center"/>
              <w:rPr>
                <w:rFonts w:ascii="Arial" w:eastAsia="等线" w:hAnsi="Arial"/>
                <w:b/>
                <w:color w:val="000000" w:themeColor="text1"/>
                <w:sz w:val="18"/>
              </w:rPr>
            </w:pPr>
            <w:r>
              <w:rPr>
                <w:rFonts w:ascii="Arial" w:eastAsia="等线" w:hAnsi="Arial"/>
                <w:b/>
                <w:color w:val="000000" w:themeColor="text1"/>
                <w:sz w:val="18"/>
              </w:rPr>
              <w:t>Component band in order of bands in configuration</w:t>
            </w:r>
            <w:r>
              <w:rPr>
                <w:rFonts w:ascii="Arial" w:eastAsia="等线" w:hAnsi="Arial"/>
                <w:b/>
                <w:color w:val="000000" w:themeColor="text1"/>
                <w:sz w:val="18"/>
                <w:vertAlign w:val="superscript"/>
              </w:rPr>
              <w:t>**</w:t>
            </w:r>
          </w:p>
        </w:tc>
      </w:tr>
      <w:tr w:rsidR="00473507" w14:paraId="42CF7F05" w14:textId="77777777" w:rsidTr="00232F35">
        <w:trPr>
          <w:trHeight w:val="187"/>
          <w:jc w:val="center"/>
        </w:trPr>
        <w:tc>
          <w:tcPr>
            <w:tcW w:w="1594" w:type="dxa"/>
            <w:tcBorders>
              <w:top w:val="single" w:sz="4" w:space="0" w:color="auto"/>
              <w:left w:val="single" w:sz="4" w:space="0" w:color="auto"/>
              <w:bottom w:val="single" w:sz="4" w:space="0" w:color="auto"/>
              <w:right w:val="single" w:sz="4" w:space="0" w:color="auto"/>
            </w:tcBorders>
            <w:hideMark/>
          </w:tcPr>
          <w:p w14:paraId="081B3D85" w14:textId="77777777" w:rsidR="00473507" w:rsidRDefault="00473507" w:rsidP="00232F35">
            <w:pPr>
              <w:keepNext/>
              <w:keepLines/>
              <w:spacing w:after="0"/>
              <w:jc w:val="center"/>
              <w:rPr>
                <w:rFonts w:ascii="Arial" w:eastAsia="等线" w:hAnsi="Arial"/>
                <w:color w:val="000000" w:themeColor="text1"/>
                <w:sz w:val="18"/>
              </w:rPr>
            </w:pPr>
            <w:r w:rsidRPr="00AE62D0">
              <w:rPr>
                <w:rFonts w:ascii="Arial" w:eastAsia="等线" w:hAnsi="Arial"/>
                <w:color w:val="000000" w:themeColor="text1"/>
                <w:sz w:val="18"/>
                <w:lang w:eastAsia="zh-CN"/>
              </w:rPr>
              <w:t>CA_n3-n7-n79</w:t>
            </w:r>
          </w:p>
        </w:tc>
        <w:tc>
          <w:tcPr>
            <w:tcW w:w="1948" w:type="dxa"/>
            <w:tcBorders>
              <w:top w:val="single" w:sz="4" w:space="0" w:color="auto"/>
              <w:left w:val="single" w:sz="4" w:space="0" w:color="auto"/>
              <w:bottom w:val="single" w:sz="4" w:space="0" w:color="auto"/>
              <w:right w:val="single" w:sz="4" w:space="0" w:color="auto"/>
            </w:tcBorders>
            <w:vAlign w:val="center"/>
          </w:tcPr>
          <w:p w14:paraId="1813C6E6" w14:textId="77777777" w:rsidR="00473507" w:rsidRDefault="00473507" w:rsidP="00232F35">
            <w:pPr>
              <w:keepNext/>
              <w:keepLines/>
              <w:spacing w:after="0"/>
              <w:jc w:val="center"/>
              <w:rPr>
                <w:rFonts w:ascii="Arial" w:eastAsia="等线" w:hAnsi="Arial"/>
                <w:color w:val="000000" w:themeColor="text1"/>
                <w:sz w:val="18"/>
                <w:lang w:eastAsia="zh-CN"/>
              </w:rPr>
            </w:pPr>
            <w:r>
              <w:rPr>
                <w:rFonts w:ascii="Arial" w:eastAsia="等线" w:hAnsi="Arial" w:hint="eastAsia"/>
                <w:color w:val="000000" w:themeColor="text1"/>
                <w:sz w:val="18"/>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49C22625" w14:textId="77777777" w:rsidR="00473507" w:rsidRDefault="00473507" w:rsidP="00232F35">
            <w:pPr>
              <w:keepNext/>
              <w:keepLines/>
              <w:spacing w:after="0"/>
              <w:jc w:val="center"/>
              <w:rPr>
                <w:rFonts w:ascii="Arial" w:eastAsia="等线" w:hAnsi="Arial"/>
                <w:color w:val="000000" w:themeColor="text1"/>
                <w:sz w:val="18"/>
                <w:lang w:eastAsia="zh-CN"/>
              </w:rPr>
            </w:pPr>
            <w:r>
              <w:rPr>
                <w:rFonts w:ascii="Arial" w:eastAsia="等线" w:hAnsi="Arial" w:hint="eastAsia"/>
                <w:color w:val="000000" w:themeColor="text1"/>
                <w:sz w:val="18"/>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383E22F2" w14:textId="77777777" w:rsidR="00473507" w:rsidRDefault="00473507" w:rsidP="00232F35">
            <w:pPr>
              <w:keepNext/>
              <w:keepLines/>
              <w:spacing w:after="0"/>
              <w:jc w:val="center"/>
              <w:rPr>
                <w:rFonts w:ascii="Arial" w:eastAsia="等线" w:hAnsi="Arial"/>
                <w:color w:val="000000" w:themeColor="text1"/>
                <w:sz w:val="18"/>
                <w:lang w:eastAsia="zh-CN"/>
              </w:rPr>
            </w:pPr>
            <w:r>
              <w:rPr>
                <w:rFonts w:ascii="Arial" w:eastAsia="等线" w:hAnsi="Arial" w:hint="eastAsia"/>
                <w:color w:val="000000" w:themeColor="text1"/>
                <w:sz w:val="18"/>
                <w:lang w:eastAsia="zh-CN"/>
              </w:rPr>
              <w:t>0</w:t>
            </w:r>
            <w:r>
              <w:rPr>
                <w:rFonts w:ascii="Arial" w:eastAsia="等线" w:hAnsi="Arial"/>
                <w:color w:val="000000" w:themeColor="text1"/>
                <w:sz w:val="18"/>
                <w:lang w:eastAsia="zh-CN"/>
              </w:rPr>
              <w:t>.5</w:t>
            </w:r>
          </w:p>
        </w:tc>
      </w:tr>
      <w:tr w:rsidR="00473507" w14:paraId="39C6BE0A" w14:textId="77777777" w:rsidTr="00232F35">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hideMark/>
          </w:tcPr>
          <w:p w14:paraId="2D48CC3E" w14:textId="77777777" w:rsidR="00473507" w:rsidRDefault="00473507" w:rsidP="00232F35">
            <w:pPr>
              <w:keepLines/>
              <w:spacing w:after="0"/>
              <w:ind w:left="870" w:hanging="870"/>
              <w:rPr>
                <w:rFonts w:eastAsia="等线" w:cs="Arial"/>
                <w:color w:val="000000" w:themeColor="text1"/>
                <w:lang w:eastAsia="ja-JP"/>
              </w:rPr>
            </w:pPr>
            <w:r>
              <w:rPr>
                <w:rFonts w:ascii="Arial" w:eastAsia="等线" w:hAnsi="Arial" w:cs="Arial"/>
                <w:color w:val="000000" w:themeColor="text1"/>
                <w:sz w:val="18"/>
                <w:lang w:eastAsia="ja-JP"/>
              </w:rPr>
              <w:t>NOTE *:</w:t>
            </w:r>
            <w:r>
              <w:rPr>
                <w:rFonts w:ascii="Arial" w:eastAsia="等线" w:hAnsi="Arial" w:cs="Arial"/>
                <w:color w:val="000000" w:themeColor="text1"/>
                <w:sz w:val="18"/>
                <w:lang w:eastAsia="ja-JP"/>
              </w:rPr>
              <w:tab/>
              <w:t xml:space="preserve"> “-” denotes ΔR</w:t>
            </w:r>
            <w:r>
              <w:rPr>
                <w:rFonts w:ascii="Arial" w:eastAsia="等线" w:hAnsi="Arial" w:cs="Arial"/>
                <w:color w:val="000000" w:themeColor="text1"/>
                <w:sz w:val="18"/>
                <w:vertAlign w:val="subscript"/>
                <w:lang w:eastAsia="ja-JP"/>
              </w:rPr>
              <w:t>IB,c</w:t>
            </w:r>
            <w:r>
              <w:rPr>
                <w:rFonts w:ascii="Arial" w:eastAsia="等线" w:hAnsi="Arial" w:cs="Arial"/>
                <w:color w:val="000000" w:themeColor="text1"/>
                <w:sz w:val="18"/>
                <w:lang w:eastAsia="ja-JP"/>
              </w:rPr>
              <w:t xml:space="preserve"> = 0.</w:t>
            </w:r>
          </w:p>
          <w:p w14:paraId="5CD02FCD" w14:textId="77777777" w:rsidR="00473507" w:rsidRDefault="00473507" w:rsidP="00232F35">
            <w:pPr>
              <w:keepLines/>
              <w:spacing w:after="0"/>
              <w:ind w:left="870" w:hanging="870"/>
              <w:rPr>
                <w:rFonts w:ascii="Arial" w:eastAsia="等线" w:hAnsi="Arial"/>
                <w:color w:val="000000" w:themeColor="text1"/>
                <w:sz w:val="18"/>
                <w:lang w:val="en-US"/>
              </w:rPr>
            </w:pPr>
            <w:r>
              <w:rPr>
                <w:rFonts w:ascii="Arial" w:eastAsia="等线" w:hAnsi="Arial" w:cs="Arial"/>
                <w:color w:val="000000" w:themeColor="text1"/>
                <w:sz w:val="18"/>
                <w:lang w:eastAsia="ja-JP"/>
              </w:rPr>
              <w:t>NOTE **:</w:t>
            </w:r>
            <w:r>
              <w:rPr>
                <w:rFonts w:ascii="Arial" w:eastAsia="等线" w:hAnsi="Arial" w:cs="Arial"/>
                <w:color w:val="000000" w:themeColor="text1"/>
                <w:sz w:val="18"/>
                <w:lang w:eastAsia="ja-JP"/>
              </w:rPr>
              <w:tab/>
              <w:t>The component band order in the configuration should be listed by the order of NR bands, such as for CA_n1-n3-n8 the band order from left to right is n1, n3 and n8.</w:t>
            </w:r>
          </w:p>
        </w:tc>
      </w:tr>
    </w:tbl>
    <w:p w14:paraId="1875550F" w14:textId="4F88E93B" w:rsidR="00473507" w:rsidRDefault="00473507" w:rsidP="00473507">
      <w:pPr>
        <w:pStyle w:val="41"/>
      </w:pPr>
      <w:bookmarkStart w:id="379" w:name="_Toc136288363"/>
      <w:r>
        <w:t>5.36.1.4</w:t>
      </w:r>
      <w:r>
        <w:tab/>
      </w:r>
      <w:r>
        <w:rPr>
          <w:rFonts w:cs="Arial"/>
          <w:szCs w:val="22"/>
          <w:lang w:val="en-US" w:eastAsia="zh-CN"/>
        </w:rPr>
        <w:t>MSD requirement</w:t>
      </w:r>
      <w:bookmarkEnd w:id="379"/>
    </w:p>
    <w:p w14:paraId="684CE89A" w14:textId="77777777" w:rsidR="00473507" w:rsidRDefault="00473507" w:rsidP="00473507">
      <w:r w:rsidRPr="00E970ED">
        <w:rPr>
          <w:rFonts w:hint="eastAsia"/>
        </w:rPr>
        <w:t>S</w:t>
      </w:r>
      <w:r w:rsidRPr="00E970ED">
        <w:t>in</w:t>
      </w:r>
      <w:r>
        <w:t>ce CA_n7-n79 is a fallback combination of CA_n3-n7-n79, and the MSD due to near-miss 2</w:t>
      </w:r>
      <w:r w:rsidRPr="00E970ED">
        <w:rPr>
          <w:vertAlign w:val="superscript"/>
        </w:rPr>
        <w:t>nd</w:t>
      </w:r>
      <w:r>
        <w:t xml:space="preserve"> harmonic interference for CA_n7-n79 can be specified as below referring to DC_7_n79 in TS 38.101-3.</w:t>
      </w:r>
    </w:p>
    <w:p w14:paraId="69845913" w14:textId="06105555" w:rsidR="00473507" w:rsidRDefault="00473507" w:rsidP="00473507">
      <w:pPr>
        <w:pStyle w:val="TH"/>
      </w:pPr>
      <w:r>
        <w:t>Table 5.36</w:t>
      </w:r>
      <w:r w:rsidRPr="00E970ED">
        <w:t>.1.4</w:t>
      </w:r>
      <w:r>
        <w:t xml:space="preserve">-1: Reference sensitivity exceptions and uplink/downlink configurations due to UL harmonic </w:t>
      </w:r>
      <w:r>
        <w:rPr>
          <w:lang w:val="en-US" w:eastAsia="zh-CN"/>
        </w:rPr>
        <w:t xml:space="preserve">from a PC3 aggressor NR UL band </w:t>
      </w:r>
      <w:r>
        <w:t>for NR DL CA</w:t>
      </w:r>
      <w:r>
        <w:rPr>
          <w:lang w:val="en-US" w:eastAsia="zh-CN"/>
        </w:rPr>
        <w:t xml:space="preserve"> </w:t>
      </w:r>
      <w:r>
        <w:t>FR1</w:t>
      </w:r>
    </w:p>
    <w:tbl>
      <w:tblPr>
        <w:tblW w:w="9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2"/>
        <w:gridCol w:w="766"/>
        <w:gridCol w:w="1104"/>
        <w:gridCol w:w="1134"/>
        <w:gridCol w:w="2068"/>
        <w:gridCol w:w="1128"/>
        <w:gridCol w:w="788"/>
        <w:gridCol w:w="1026"/>
        <w:gridCol w:w="1027"/>
      </w:tblGrid>
      <w:tr w:rsidR="00473507" w14:paraId="4530F316" w14:textId="77777777" w:rsidTr="00232F35">
        <w:trPr>
          <w:trHeight w:val="732"/>
          <w:jc w:val="center"/>
        </w:trPr>
        <w:tc>
          <w:tcPr>
            <w:tcW w:w="902" w:type="dxa"/>
            <w:vMerge w:val="restart"/>
            <w:vAlign w:val="center"/>
          </w:tcPr>
          <w:p w14:paraId="155A14C8" w14:textId="77777777" w:rsidR="00473507" w:rsidRDefault="00473507" w:rsidP="00232F35">
            <w:pPr>
              <w:pStyle w:val="TAH"/>
            </w:pPr>
            <w:r>
              <w:t>UL band</w:t>
            </w:r>
          </w:p>
        </w:tc>
        <w:tc>
          <w:tcPr>
            <w:tcW w:w="766" w:type="dxa"/>
            <w:vMerge w:val="restart"/>
            <w:vAlign w:val="center"/>
          </w:tcPr>
          <w:p w14:paraId="3BDBFF31" w14:textId="77777777" w:rsidR="00473507" w:rsidRDefault="00473507" w:rsidP="00232F35">
            <w:pPr>
              <w:pStyle w:val="TAH"/>
            </w:pPr>
            <w:r>
              <w:t>DL band</w:t>
            </w:r>
          </w:p>
        </w:tc>
        <w:tc>
          <w:tcPr>
            <w:tcW w:w="1104" w:type="dxa"/>
            <w:vAlign w:val="center"/>
          </w:tcPr>
          <w:p w14:paraId="01D9E008" w14:textId="77777777" w:rsidR="00473507" w:rsidRDefault="00473507" w:rsidP="00232F35">
            <w:pPr>
              <w:pStyle w:val="TAH"/>
            </w:pPr>
            <w:r>
              <w:t>UL BW</w:t>
            </w:r>
          </w:p>
        </w:tc>
        <w:tc>
          <w:tcPr>
            <w:tcW w:w="1134" w:type="dxa"/>
            <w:vAlign w:val="center"/>
          </w:tcPr>
          <w:p w14:paraId="1E745598" w14:textId="77777777" w:rsidR="00473507" w:rsidRDefault="00473507" w:rsidP="00232F35">
            <w:pPr>
              <w:pStyle w:val="TAH"/>
              <w:rPr>
                <w:lang w:eastAsia="zh-CN"/>
              </w:rPr>
            </w:pPr>
            <w:r>
              <w:rPr>
                <w:lang w:eastAsia="zh-CN"/>
              </w:rPr>
              <w:t>SCS of UL band</w:t>
            </w:r>
          </w:p>
        </w:tc>
        <w:tc>
          <w:tcPr>
            <w:tcW w:w="2068" w:type="dxa"/>
            <w:vAlign w:val="center"/>
          </w:tcPr>
          <w:p w14:paraId="70047505" w14:textId="77777777" w:rsidR="00473507" w:rsidRDefault="00473507" w:rsidP="00232F35">
            <w:pPr>
              <w:pStyle w:val="TAH"/>
            </w:pPr>
            <w:r>
              <w:t>UL RB Allocation</w:t>
            </w:r>
          </w:p>
        </w:tc>
        <w:tc>
          <w:tcPr>
            <w:tcW w:w="1128" w:type="dxa"/>
            <w:vAlign w:val="center"/>
          </w:tcPr>
          <w:p w14:paraId="760A38A0" w14:textId="77777777" w:rsidR="00473507" w:rsidRDefault="00473507" w:rsidP="00232F35">
            <w:pPr>
              <w:pStyle w:val="TAH"/>
            </w:pPr>
            <w:r>
              <w:t>DL BW</w:t>
            </w:r>
          </w:p>
        </w:tc>
        <w:tc>
          <w:tcPr>
            <w:tcW w:w="788" w:type="dxa"/>
            <w:vAlign w:val="center"/>
          </w:tcPr>
          <w:p w14:paraId="012B3D0D" w14:textId="77777777" w:rsidR="00473507" w:rsidRDefault="00473507" w:rsidP="00232F35">
            <w:pPr>
              <w:pStyle w:val="TAH"/>
            </w:pPr>
            <w:r>
              <w:t>MSD</w:t>
            </w:r>
          </w:p>
        </w:tc>
        <w:tc>
          <w:tcPr>
            <w:tcW w:w="1026" w:type="dxa"/>
            <w:vMerge w:val="restart"/>
            <w:vAlign w:val="center"/>
          </w:tcPr>
          <w:p w14:paraId="72D1D6FD" w14:textId="77777777" w:rsidR="00473507" w:rsidRDefault="00473507" w:rsidP="00232F35">
            <w:pPr>
              <w:pStyle w:val="TAH"/>
              <w:rPr>
                <w:lang w:eastAsia="zh-CN"/>
              </w:rPr>
            </w:pPr>
            <w:r>
              <w:rPr>
                <w:lang w:eastAsia="zh-CN"/>
              </w:rPr>
              <w:t>UL/DL fc condition</w:t>
            </w:r>
          </w:p>
        </w:tc>
        <w:tc>
          <w:tcPr>
            <w:tcW w:w="1027" w:type="dxa"/>
            <w:vMerge w:val="restart"/>
            <w:vAlign w:val="center"/>
          </w:tcPr>
          <w:p w14:paraId="77319BBF" w14:textId="77777777" w:rsidR="00473507" w:rsidRDefault="00473507" w:rsidP="00232F35">
            <w:pPr>
              <w:pStyle w:val="TAH"/>
              <w:rPr>
                <w:lang w:eastAsia="zh-CN"/>
              </w:rPr>
            </w:pPr>
            <w:r>
              <w:rPr>
                <w:lang w:eastAsia="zh-CN"/>
              </w:rPr>
              <w:t>UL/DL harmonic order</w:t>
            </w:r>
          </w:p>
        </w:tc>
      </w:tr>
      <w:tr w:rsidR="00473507" w14:paraId="389D9408" w14:textId="77777777" w:rsidTr="00232F35">
        <w:trPr>
          <w:trHeight w:val="492"/>
          <w:jc w:val="center"/>
        </w:trPr>
        <w:tc>
          <w:tcPr>
            <w:tcW w:w="902" w:type="dxa"/>
            <w:vMerge/>
            <w:vAlign w:val="center"/>
          </w:tcPr>
          <w:p w14:paraId="01EA60D9" w14:textId="77777777" w:rsidR="00473507" w:rsidRDefault="00473507" w:rsidP="00232F35">
            <w:pPr>
              <w:spacing w:after="0"/>
              <w:rPr>
                <w:rFonts w:ascii="Arial" w:hAnsi="Arial" w:cs="Arial"/>
                <w:b/>
                <w:bCs/>
                <w:sz w:val="18"/>
                <w:szCs w:val="18"/>
              </w:rPr>
            </w:pPr>
          </w:p>
        </w:tc>
        <w:tc>
          <w:tcPr>
            <w:tcW w:w="766" w:type="dxa"/>
            <w:vMerge/>
            <w:vAlign w:val="center"/>
          </w:tcPr>
          <w:p w14:paraId="17920DBF" w14:textId="77777777" w:rsidR="00473507" w:rsidRDefault="00473507" w:rsidP="00232F35">
            <w:pPr>
              <w:spacing w:after="0"/>
              <w:rPr>
                <w:rFonts w:ascii="Arial" w:hAnsi="Arial" w:cs="Arial"/>
                <w:b/>
                <w:bCs/>
                <w:sz w:val="18"/>
                <w:szCs w:val="18"/>
              </w:rPr>
            </w:pPr>
          </w:p>
        </w:tc>
        <w:tc>
          <w:tcPr>
            <w:tcW w:w="1104" w:type="dxa"/>
            <w:vAlign w:val="center"/>
          </w:tcPr>
          <w:p w14:paraId="5926129B" w14:textId="77777777" w:rsidR="00473507" w:rsidRDefault="00473507" w:rsidP="00232F35">
            <w:pPr>
              <w:pStyle w:val="TAH"/>
            </w:pPr>
            <w:r>
              <w:t>(MHz)</w:t>
            </w:r>
          </w:p>
        </w:tc>
        <w:tc>
          <w:tcPr>
            <w:tcW w:w="1134" w:type="dxa"/>
            <w:vAlign w:val="center"/>
          </w:tcPr>
          <w:p w14:paraId="24A4BA53" w14:textId="77777777" w:rsidR="00473507" w:rsidRDefault="00473507" w:rsidP="00232F35">
            <w:pPr>
              <w:pStyle w:val="TAH"/>
              <w:rPr>
                <w:lang w:eastAsia="zh-CN"/>
              </w:rPr>
            </w:pPr>
            <w:r>
              <w:rPr>
                <w:lang w:eastAsia="zh-CN"/>
              </w:rPr>
              <w:t>(kHz)</w:t>
            </w:r>
          </w:p>
        </w:tc>
        <w:tc>
          <w:tcPr>
            <w:tcW w:w="2068" w:type="dxa"/>
            <w:vAlign w:val="center"/>
          </w:tcPr>
          <w:p w14:paraId="5E8CB8D9" w14:textId="77777777" w:rsidR="00473507" w:rsidRDefault="00473507" w:rsidP="00232F35">
            <w:pPr>
              <w:pStyle w:val="TAH"/>
            </w:pPr>
            <w:r>
              <w:t>L</w:t>
            </w:r>
            <w:r>
              <w:rPr>
                <w:vertAlign w:val="subscript"/>
              </w:rPr>
              <w:t>CRB</w:t>
            </w:r>
          </w:p>
        </w:tc>
        <w:tc>
          <w:tcPr>
            <w:tcW w:w="1128" w:type="dxa"/>
            <w:vAlign w:val="center"/>
          </w:tcPr>
          <w:p w14:paraId="579C4D99" w14:textId="77777777" w:rsidR="00473507" w:rsidRDefault="00473507" w:rsidP="00232F35">
            <w:pPr>
              <w:pStyle w:val="TAH"/>
            </w:pPr>
            <w:r>
              <w:t>(MHz)</w:t>
            </w:r>
          </w:p>
        </w:tc>
        <w:tc>
          <w:tcPr>
            <w:tcW w:w="788" w:type="dxa"/>
            <w:vAlign w:val="center"/>
          </w:tcPr>
          <w:p w14:paraId="2259CE96" w14:textId="77777777" w:rsidR="00473507" w:rsidRDefault="00473507" w:rsidP="00232F35">
            <w:pPr>
              <w:pStyle w:val="TAH"/>
            </w:pPr>
            <w:r>
              <w:t>(dB)</w:t>
            </w:r>
          </w:p>
        </w:tc>
        <w:tc>
          <w:tcPr>
            <w:tcW w:w="1026" w:type="dxa"/>
            <w:vMerge/>
            <w:vAlign w:val="center"/>
          </w:tcPr>
          <w:p w14:paraId="6A570876" w14:textId="77777777" w:rsidR="00473507" w:rsidRDefault="00473507" w:rsidP="00232F35">
            <w:pPr>
              <w:spacing w:after="0"/>
              <w:rPr>
                <w:rFonts w:ascii="Arial" w:hAnsi="Arial" w:cs="Arial"/>
                <w:b/>
                <w:bCs/>
                <w:sz w:val="18"/>
                <w:szCs w:val="18"/>
                <w:lang w:eastAsia="zh-CN"/>
              </w:rPr>
            </w:pPr>
          </w:p>
        </w:tc>
        <w:tc>
          <w:tcPr>
            <w:tcW w:w="1027" w:type="dxa"/>
            <w:vMerge/>
            <w:vAlign w:val="center"/>
          </w:tcPr>
          <w:p w14:paraId="27EC8B02" w14:textId="77777777" w:rsidR="00473507" w:rsidRDefault="00473507" w:rsidP="00232F35">
            <w:pPr>
              <w:spacing w:after="0"/>
              <w:rPr>
                <w:rFonts w:ascii="Arial" w:hAnsi="Arial" w:cs="Arial"/>
                <w:b/>
                <w:bCs/>
                <w:sz w:val="18"/>
                <w:szCs w:val="18"/>
                <w:lang w:eastAsia="zh-CN"/>
              </w:rPr>
            </w:pPr>
          </w:p>
        </w:tc>
      </w:tr>
      <w:tr w:rsidR="00473507" w14:paraId="097FA012" w14:textId="77777777" w:rsidTr="00232F35">
        <w:trPr>
          <w:trHeight w:val="300"/>
          <w:jc w:val="center"/>
        </w:trPr>
        <w:tc>
          <w:tcPr>
            <w:tcW w:w="902" w:type="dxa"/>
            <w:vAlign w:val="center"/>
          </w:tcPr>
          <w:p w14:paraId="1044DB9D" w14:textId="77777777" w:rsidR="00473507" w:rsidRDefault="00473507" w:rsidP="00232F35">
            <w:pPr>
              <w:pStyle w:val="TAC"/>
              <w:rPr>
                <w:lang w:eastAsia="zh-CN"/>
              </w:rPr>
            </w:pPr>
            <w:r>
              <w:rPr>
                <w:rFonts w:hint="eastAsia"/>
                <w:lang w:eastAsia="zh-CN"/>
              </w:rPr>
              <w:t>n</w:t>
            </w:r>
            <w:r>
              <w:rPr>
                <w:lang w:eastAsia="zh-CN"/>
              </w:rPr>
              <w:t>7</w:t>
            </w:r>
          </w:p>
        </w:tc>
        <w:tc>
          <w:tcPr>
            <w:tcW w:w="766" w:type="dxa"/>
            <w:vAlign w:val="center"/>
          </w:tcPr>
          <w:p w14:paraId="3CA9CE4F" w14:textId="77777777" w:rsidR="00473507" w:rsidRDefault="00473507" w:rsidP="00232F35">
            <w:pPr>
              <w:pStyle w:val="TAC"/>
              <w:rPr>
                <w:lang w:eastAsia="zh-CN"/>
              </w:rPr>
            </w:pPr>
            <w:r>
              <w:rPr>
                <w:rFonts w:hint="eastAsia"/>
                <w:lang w:eastAsia="zh-CN"/>
              </w:rPr>
              <w:t>n</w:t>
            </w:r>
            <w:r>
              <w:rPr>
                <w:lang w:eastAsia="zh-CN"/>
              </w:rPr>
              <w:t>79</w:t>
            </w:r>
          </w:p>
        </w:tc>
        <w:tc>
          <w:tcPr>
            <w:tcW w:w="1104" w:type="dxa"/>
            <w:noWrap/>
            <w:vAlign w:val="center"/>
          </w:tcPr>
          <w:p w14:paraId="595C6FFC" w14:textId="77777777" w:rsidR="00473507" w:rsidRDefault="00473507" w:rsidP="00232F35">
            <w:pPr>
              <w:pStyle w:val="TAC"/>
              <w:rPr>
                <w:bCs/>
                <w:lang w:eastAsia="zh-CN"/>
              </w:rPr>
            </w:pPr>
            <w:r>
              <w:rPr>
                <w:bCs/>
                <w:lang w:eastAsia="zh-CN"/>
              </w:rPr>
              <w:t>5</w:t>
            </w:r>
          </w:p>
        </w:tc>
        <w:tc>
          <w:tcPr>
            <w:tcW w:w="1134" w:type="dxa"/>
            <w:vAlign w:val="center"/>
          </w:tcPr>
          <w:p w14:paraId="4A40F4BB" w14:textId="77777777" w:rsidR="00473507" w:rsidRDefault="00473507" w:rsidP="00232F35">
            <w:pPr>
              <w:pStyle w:val="TAC"/>
              <w:rPr>
                <w:bCs/>
                <w:lang w:eastAsia="zh-CN"/>
              </w:rPr>
            </w:pPr>
            <w:r>
              <w:rPr>
                <w:bCs/>
                <w:lang w:eastAsia="zh-CN"/>
              </w:rPr>
              <w:t>15</w:t>
            </w:r>
          </w:p>
        </w:tc>
        <w:tc>
          <w:tcPr>
            <w:tcW w:w="2068" w:type="dxa"/>
            <w:noWrap/>
            <w:vAlign w:val="center"/>
          </w:tcPr>
          <w:p w14:paraId="38F99023" w14:textId="77777777" w:rsidR="00473507" w:rsidRDefault="00473507" w:rsidP="00232F35">
            <w:pPr>
              <w:pStyle w:val="TAC"/>
              <w:rPr>
                <w:bCs/>
                <w:lang w:eastAsia="zh-CN"/>
              </w:rPr>
            </w:pPr>
            <w:r>
              <w:rPr>
                <w:bCs/>
                <w:lang w:eastAsia="zh-CN"/>
              </w:rPr>
              <w:t>25 (RBstart=0)</w:t>
            </w:r>
          </w:p>
        </w:tc>
        <w:tc>
          <w:tcPr>
            <w:tcW w:w="1128" w:type="dxa"/>
            <w:noWrap/>
            <w:vAlign w:val="center"/>
          </w:tcPr>
          <w:p w14:paraId="591B5F43" w14:textId="77777777" w:rsidR="00473507" w:rsidRDefault="00473507" w:rsidP="00232F35">
            <w:pPr>
              <w:pStyle w:val="TAC"/>
              <w:rPr>
                <w:lang w:eastAsia="zh-CN"/>
              </w:rPr>
            </w:pPr>
            <w:r>
              <w:rPr>
                <w:lang w:eastAsia="zh-CN"/>
              </w:rPr>
              <w:t>10</w:t>
            </w:r>
          </w:p>
        </w:tc>
        <w:tc>
          <w:tcPr>
            <w:tcW w:w="788" w:type="dxa"/>
            <w:noWrap/>
            <w:vAlign w:val="center"/>
          </w:tcPr>
          <w:p w14:paraId="0A22714C" w14:textId="77777777" w:rsidR="00473507" w:rsidRDefault="00473507" w:rsidP="00232F35">
            <w:pPr>
              <w:pStyle w:val="TAC"/>
              <w:rPr>
                <w:bCs/>
                <w:lang w:eastAsia="zh-CN"/>
              </w:rPr>
            </w:pPr>
            <w:r>
              <w:rPr>
                <w:bCs/>
                <w:lang w:eastAsia="zh-CN"/>
              </w:rPr>
              <w:t>1.1</w:t>
            </w:r>
          </w:p>
        </w:tc>
        <w:tc>
          <w:tcPr>
            <w:tcW w:w="1026" w:type="dxa"/>
            <w:vAlign w:val="center"/>
          </w:tcPr>
          <w:p w14:paraId="66612FEC" w14:textId="77777777" w:rsidR="00473507" w:rsidRDefault="00473507" w:rsidP="00232F35">
            <w:pPr>
              <w:pStyle w:val="TAC"/>
              <w:rPr>
                <w:bCs/>
                <w:lang w:eastAsia="zh-CN"/>
              </w:rPr>
            </w:pPr>
            <w:r>
              <w:rPr>
                <w:bCs/>
                <w:lang w:eastAsia="zh-CN"/>
              </w:rPr>
              <w:t>NOTE 6</w:t>
            </w:r>
          </w:p>
        </w:tc>
        <w:tc>
          <w:tcPr>
            <w:tcW w:w="1027" w:type="dxa"/>
            <w:vAlign w:val="center"/>
          </w:tcPr>
          <w:p w14:paraId="39785D3B" w14:textId="77777777" w:rsidR="00473507" w:rsidRDefault="00473507" w:rsidP="00232F35">
            <w:pPr>
              <w:pStyle w:val="TAC"/>
              <w:rPr>
                <w:bCs/>
                <w:lang w:eastAsia="zh-CN"/>
              </w:rPr>
            </w:pPr>
            <w:r>
              <w:rPr>
                <w:bCs/>
                <w:lang w:eastAsia="zh-CN"/>
              </w:rPr>
              <w:t>UL2/DL1</w:t>
            </w:r>
          </w:p>
          <w:p w14:paraId="599D7ADF" w14:textId="77777777" w:rsidR="00473507" w:rsidRDefault="00473507" w:rsidP="00232F35">
            <w:pPr>
              <w:pStyle w:val="TAC"/>
              <w:rPr>
                <w:bCs/>
                <w:lang w:eastAsia="zh-CN"/>
              </w:rPr>
            </w:pPr>
            <w:r>
              <w:rPr>
                <w:bCs/>
                <w:lang w:eastAsia="zh-CN"/>
              </w:rPr>
              <w:t>near-miss</w:t>
            </w:r>
          </w:p>
        </w:tc>
      </w:tr>
      <w:tr w:rsidR="00473507" w14:paraId="47DBD097" w14:textId="77777777" w:rsidTr="00232F35">
        <w:trPr>
          <w:trHeight w:val="300"/>
          <w:jc w:val="center"/>
        </w:trPr>
        <w:tc>
          <w:tcPr>
            <w:tcW w:w="9943" w:type="dxa"/>
            <w:gridSpan w:val="9"/>
            <w:vAlign w:val="center"/>
          </w:tcPr>
          <w:p w14:paraId="002C8AF7" w14:textId="77777777" w:rsidR="00473507" w:rsidRPr="00E970ED" w:rsidRDefault="00473507" w:rsidP="00232F35">
            <w:pPr>
              <w:pStyle w:val="TAN"/>
            </w:pPr>
            <w:r>
              <w:t>NOTE 6:</w:t>
            </w:r>
            <w:r>
              <w:tab/>
              <w:t xml:space="preserve">The requirements </w:t>
            </w:r>
            <w:r>
              <w:rPr>
                <w:rFonts w:hint="eastAsia"/>
              </w:rPr>
              <w:t xml:space="preserve">are </w:t>
            </w:r>
            <w:r>
              <w:t xml:space="preserve">only </w:t>
            </w:r>
            <w:r>
              <w:rPr>
                <w:rFonts w:hint="eastAsia"/>
              </w:rPr>
              <w:t xml:space="preserve">applicable to channel bandwidths </w:t>
            </w:r>
            <w:r>
              <w:t xml:space="preserve">no larger than 20 MHz and </w:t>
            </w:r>
            <w:r>
              <w:rPr>
                <w:rFonts w:hint="eastAsia"/>
              </w:rPr>
              <w:t xml:space="preserve">with a </w:t>
            </w:r>
            <w:r>
              <w:t>carrier frequenc</w:t>
            </w:r>
            <w:r>
              <w:rPr>
                <w:rFonts w:hint="eastAsia"/>
              </w:rPr>
              <w:t>y</w:t>
            </w:r>
            <w:r>
              <w:t xml:space="preserve"> at </w:t>
            </w:r>
            <w:r>
              <w:object w:dxaOrig="1548" w:dyaOrig="233" w14:anchorId="62418C35">
                <v:shape id="_x0000_i1027" type="#_x0000_t75" style="width:77.5pt;height:12pt" o:ole="">
                  <v:imagedata r:id="rId14" o:title=""/>
                </v:shape>
                <o:OLEObject Type="Embed" ProgID="Equation.3" ShapeID="_x0000_i1027" DrawAspect="Content" ObjectID="_1747075674" r:id="rId15"/>
              </w:object>
            </w:r>
            <w:r>
              <w:rPr>
                <w:rFonts w:hint="eastAsia"/>
              </w:rPr>
              <w:t xml:space="preserve"> MHz offset from</w:t>
            </w:r>
            <w:r>
              <w:t xml:space="preserve"> </w:t>
            </w:r>
            <w:r>
              <w:object w:dxaOrig="491" w:dyaOrig="233" w14:anchorId="07ACA7D9">
                <v:shape id="_x0000_i1028" type="#_x0000_t75" style="width:24pt;height:12pt" o:ole="">
                  <v:imagedata r:id="rId16" o:title=""/>
                </v:shape>
                <o:OLEObject Type="Embed" ProgID="Equation.3" ShapeID="_x0000_i1028" DrawAspect="Content" ObjectID="_1747075675" r:id="rId17"/>
              </w:object>
            </w:r>
            <w:r>
              <w:t xml:space="preserve"> in the victim (higher band) with </w:t>
            </w:r>
            <w:r>
              <w:object w:dxaOrig="4079" w:dyaOrig="233" w14:anchorId="05AFD41A">
                <v:shape id="_x0000_i1029" type="#_x0000_t75" style="width:204pt;height:12pt" o:ole="">
                  <v:imagedata r:id="rId18" o:title=""/>
                </v:shape>
                <o:OLEObject Type="Embed" ProgID="Equation.DSMT4" ShapeID="_x0000_i1029" DrawAspect="Content" ObjectID="_1747075676" r:id="rId19"/>
              </w:object>
            </w:r>
            <w:r>
              <w:t>, where</w:t>
            </w:r>
            <w:r>
              <w:rPr>
                <w:noProof/>
                <w:lang w:val="en-US" w:eastAsia="zh-CN"/>
              </w:rPr>
              <w:drawing>
                <wp:inline distT="0" distB="0" distL="0" distR="0" wp14:anchorId="08B8C17E" wp14:editId="32E3A18B">
                  <wp:extent cx="428625" cy="190500"/>
                  <wp:effectExtent l="0" t="0" r="9525" b="0"/>
                  <wp:docPr id="273"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t>and</w:t>
            </w:r>
            <w:r>
              <w:object w:dxaOrig="732" w:dyaOrig="233" w14:anchorId="456899A0">
                <v:shape id="_x0000_i1030" type="#_x0000_t75" style="width:37pt;height:12pt" o:ole="">
                  <v:imagedata r:id="rId21" o:title=""/>
                </v:shape>
                <o:OLEObject Type="Embed" ProgID="Equation.3" ShapeID="_x0000_i1030" DrawAspect="Content" ObjectID="_1747075677" r:id="rId22"/>
              </w:object>
            </w:r>
            <w:r>
              <w:t>are the channel bandwidths configured in the aggressor (lower) and victim (higher) bands in MHz, respectively.</w:t>
            </w:r>
          </w:p>
        </w:tc>
      </w:tr>
    </w:tbl>
    <w:p w14:paraId="56DE06CC" w14:textId="77777777" w:rsidR="00473507" w:rsidRDefault="00473507" w:rsidP="00473507"/>
    <w:p w14:paraId="1EB7B573" w14:textId="77777777" w:rsidR="00473507" w:rsidRPr="006B59DB" w:rsidRDefault="00473507" w:rsidP="00473507"/>
    <w:p w14:paraId="02CA76EB" w14:textId="05DF0619" w:rsidR="004D1635" w:rsidRDefault="004D1635" w:rsidP="004D1635">
      <w:pPr>
        <w:pStyle w:val="21"/>
      </w:pPr>
      <w:bookmarkStart w:id="380" w:name="_Toc136288364"/>
      <w:r>
        <w:rPr>
          <w:rFonts w:hint="eastAsia"/>
        </w:rPr>
        <w:lastRenderedPageBreak/>
        <w:t>5.</w:t>
      </w:r>
      <w:r>
        <w:t>37</w:t>
      </w:r>
      <w:r w:rsidRPr="000469EC">
        <w:tab/>
      </w:r>
      <w:r>
        <w:rPr>
          <w:rFonts w:hint="eastAsia"/>
        </w:rPr>
        <w:t>CA_n</w:t>
      </w:r>
      <w:r>
        <w:t>3</w:t>
      </w:r>
      <w:r>
        <w:rPr>
          <w:rFonts w:hint="eastAsia"/>
        </w:rPr>
        <w:t>-n</w:t>
      </w:r>
      <w:r>
        <w:t>7</w:t>
      </w:r>
      <w:r>
        <w:rPr>
          <w:rFonts w:hint="eastAsia"/>
        </w:rPr>
        <w:t>-n</w:t>
      </w:r>
      <w:r>
        <w:t>67</w:t>
      </w:r>
      <w:bookmarkEnd w:id="380"/>
    </w:p>
    <w:p w14:paraId="2C40C028" w14:textId="56131A11" w:rsidR="004D1635" w:rsidRPr="00A20126" w:rsidRDefault="004D1635" w:rsidP="004D1635">
      <w:pPr>
        <w:pStyle w:val="31"/>
      </w:pPr>
      <w:bookmarkStart w:id="381" w:name="_Toc136288365"/>
      <w:r>
        <w:t>5.37.1</w:t>
      </w:r>
      <w:r>
        <w:tab/>
        <w:t>Common for 1 band UL and 2 bands UL CA</w:t>
      </w:r>
      <w:bookmarkEnd w:id="381"/>
    </w:p>
    <w:p w14:paraId="4B188D82" w14:textId="3E062097" w:rsidR="004D1635" w:rsidRDefault="004D1635" w:rsidP="004D1635">
      <w:pPr>
        <w:pStyle w:val="41"/>
      </w:pPr>
      <w:bookmarkStart w:id="382" w:name="_Toc136288366"/>
      <w:r>
        <w:rPr>
          <w:rFonts w:hint="eastAsia"/>
        </w:rPr>
        <w:t>5.</w:t>
      </w:r>
      <w:r>
        <w:t>37</w:t>
      </w:r>
      <w:r>
        <w:rPr>
          <w:rFonts w:hint="eastAsia"/>
        </w:rPr>
        <w:t>.1</w:t>
      </w:r>
      <w:r>
        <w:t>.1</w:t>
      </w:r>
      <w:r>
        <w:tab/>
        <w:t xml:space="preserve">Operating bands for </w:t>
      </w:r>
      <w:r>
        <w:rPr>
          <w:rFonts w:hint="eastAsia"/>
        </w:rPr>
        <w:t>CA</w:t>
      </w:r>
      <w:bookmarkEnd w:id="382"/>
    </w:p>
    <w:p w14:paraId="07F98FF1" w14:textId="24AA8E66" w:rsidR="004D1635" w:rsidRPr="000469EC" w:rsidRDefault="004D1635" w:rsidP="004D1635">
      <w:pPr>
        <w:pStyle w:val="TH"/>
        <w:rPr>
          <w:rFonts w:cs="Arial"/>
        </w:rPr>
      </w:pPr>
      <w:r>
        <w:rPr>
          <w:rFonts w:cs="Arial"/>
        </w:rPr>
        <w:t>Table 5.37.1.1-1</w:t>
      </w:r>
      <w:r w:rsidRPr="000469EC">
        <w:rPr>
          <w:rFonts w:cs="Arial"/>
        </w:rPr>
        <w:t>: Inter-band CA operating bands involving FR1 (three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7"/>
        <w:gridCol w:w="1004"/>
        <w:gridCol w:w="1212"/>
        <w:gridCol w:w="517"/>
        <w:gridCol w:w="1169"/>
        <w:gridCol w:w="1210"/>
        <w:gridCol w:w="317"/>
        <w:gridCol w:w="1401"/>
        <w:gridCol w:w="845"/>
      </w:tblGrid>
      <w:tr w:rsidR="004D1635" w14:paraId="04C1E5A9" w14:textId="77777777" w:rsidTr="00232F35">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0C13D09E" w14:textId="77777777" w:rsidR="004D1635" w:rsidRDefault="004D1635" w:rsidP="00232F35">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6F36FC7C" w14:textId="77777777" w:rsidR="004D1635" w:rsidRDefault="004D1635" w:rsidP="00232F35">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2B811F01" w14:textId="77777777" w:rsidR="004D1635" w:rsidRDefault="004D1635" w:rsidP="00232F35">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38F29E1" w14:textId="77777777" w:rsidR="004D1635" w:rsidRDefault="004D1635" w:rsidP="00232F35">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76465F46" w14:textId="77777777" w:rsidR="004D1635" w:rsidRDefault="004D1635" w:rsidP="00232F35">
            <w:pPr>
              <w:keepNext/>
              <w:keepLines/>
              <w:spacing w:after="0"/>
              <w:jc w:val="center"/>
              <w:rPr>
                <w:rFonts w:ascii="Arial" w:hAnsi="Arial"/>
                <w:b/>
                <w:color w:val="000000"/>
                <w:sz w:val="18"/>
              </w:rPr>
            </w:pPr>
            <w:r>
              <w:rPr>
                <w:rFonts w:ascii="Arial" w:hAnsi="Arial"/>
                <w:b/>
                <w:color w:val="000000"/>
                <w:sz w:val="18"/>
              </w:rPr>
              <w:t>Duplex Mode</w:t>
            </w:r>
          </w:p>
        </w:tc>
      </w:tr>
      <w:tr w:rsidR="004D1635" w14:paraId="62AAC35E" w14:textId="77777777" w:rsidTr="00232F35">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944728" w14:textId="77777777" w:rsidR="004D1635" w:rsidRDefault="004D1635" w:rsidP="00232F35">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7A9D4D" w14:textId="77777777" w:rsidR="004D1635" w:rsidRDefault="004D1635" w:rsidP="00232F35">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66F16FA8" w14:textId="77777777" w:rsidR="004D1635" w:rsidRDefault="004D1635" w:rsidP="00232F35">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7557452" w14:textId="77777777" w:rsidR="004D1635" w:rsidRDefault="004D1635" w:rsidP="00232F35">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5C4409" w14:textId="77777777" w:rsidR="004D1635" w:rsidRDefault="004D1635" w:rsidP="00232F35">
            <w:pPr>
              <w:spacing w:after="0"/>
              <w:rPr>
                <w:rFonts w:ascii="Arial" w:hAnsi="Arial"/>
                <w:b/>
                <w:color w:val="000000"/>
                <w:sz w:val="18"/>
              </w:rPr>
            </w:pPr>
          </w:p>
        </w:tc>
      </w:tr>
      <w:tr w:rsidR="004D1635" w14:paraId="24759A11" w14:textId="77777777" w:rsidTr="00232F35">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15CC88" w14:textId="77777777" w:rsidR="004D1635" w:rsidRDefault="004D1635" w:rsidP="00232F35">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546002" w14:textId="77777777" w:rsidR="004D1635" w:rsidRDefault="004D1635" w:rsidP="00232F35">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6EF42E6D" w14:textId="77777777" w:rsidR="004D1635" w:rsidRDefault="004D1635" w:rsidP="00232F35">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28A5F59F" w14:textId="77777777" w:rsidR="004D1635" w:rsidRDefault="004D1635" w:rsidP="00232F35">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CCAF81" w14:textId="77777777" w:rsidR="004D1635" w:rsidRDefault="004D1635" w:rsidP="00232F35">
            <w:pPr>
              <w:spacing w:after="0"/>
              <w:rPr>
                <w:rFonts w:ascii="Arial" w:hAnsi="Arial"/>
                <w:b/>
                <w:color w:val="000000"/>
                <w:sz w:val="18"/>
              </w:rPr>
            </w:pPr>
          </w:p>
        </w:tc>
      </w:tr>
      <w:tr w:rsidR="004D1635" w14:paraId="7CFA4159" w14:textId="77777777" w:rsidTr="00232F35">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4EA44C7A" w14:textId="77777777" w:rsidR="004D1635" w:rsidRPr="00050EB8" w:rsidRDefault="004D1635" w:rsidP="00232F35">
            <w:pPr>
              <w:keepNext/>
              <w:keepLines/>
              <w:spacing w:after="0"/>
              <w:jc w:val="center"/>
              <w:rPr>
                <w:rFonts w:ascii="Arial" w:hAnsi="Arial"/>
                <w:color w:val="000000"/>
                <w:sz w:val="18"/>
                <w:lang w:eastAsia="zh-CN"/>
              </w:rPr>
            </w:pPr>
            <w:r w:rsidRPr="009B4792">
              <w:rPr>
                <w:rFonts w:ascii="Arial" w:eastAsia="宋体" w:hAnsi="Arial"/>
                <w:color w:val="000000"/>
                <w:sz w:val="18"/>
                <w:lang w:eastAsia="zh-CN"/>
              </w:rPr>
              <w:t>CA_n</w:t>
            </w:r>
            <w:r>
              <w:rPr>
                <w:rFonts w:ascii="Arial" w:eastAsia="宋体" w:hAnsi="Arial"/>
                <w:color w:val="000000"/>
                <w:sz w:val="18"/>
                <w:lang w:eastAsia="zh-CN"/>
              </w:rPr>
              <w:t>3</w:t>
            </w:r>
            <w:r w:rsidRPr="009B4792">
              <w:rPr>
                <w:rFonts w:ascii="Arial" w:eastAsia="宋体" w:hAnsi="Arial"/>
                <w:color w:val="000000"/>
                <w:sz w:val="18"/>
                <w:lang w:eastAsia="zh-CN"/>
              </w:rPr>
              <w:t>-n</w:t>
            </w:r>
            <w:r>
              <w:rPr>
                <w:rFonts w:ascii="Arial" w:eastAsia="宋体" w:hAnsi="Arial"/>
                <w:color w:val="000000"/>
                <w:sz w:val="18"/>
                <w:lang w:eastAsia="zh-CN"/>
              </w:rPr>
              <w:t>7</w:t>
            </w:r>
            <w:r w:rsidRPr="009B4792">
              <w:rPr>
                <w:rFonts w:ascii="Arial" w:eastAsia="宋体" w:hAnsi="Arial"/>
                <w:color w:val="000000"/>
                <w:sz w:val="18"/>
                <w:lang w:eastAsia="zh-CN"/>
              </w:rPr>
              <w:t>-</w:t>
            </w:r>
            <w:r>
              <w:rPr>
                <w:rFonts w:ascii="Arial" w:eastAsia="宋体" w:hAnsi="Arial"/>
                <w:color w:val="000000"/>
                <w:sz w:val="18"/>
                <w:lang w:eastAsia="zh-CN"/>
              </w:rPr>
              <w:t>n67</w:t>
            </w:r>
          </w:p>
        </w:tc>
        <w:tc>
          <w:tcPr>
            <w:tcW w:w="1067" w:type="dxa"/>
            <w:tcBorders>
              <w:top w:val="single" w:sz="4" w:space="0" w:color="auto"/>
              <w:left w:val="single" w:sz="4" w:space="0" w:color="auto"/>
              <w:bottom w:val="single" w:sz="4" w:space="0" w:color="auto"/>
              <w:right w:val="single" w:sz="4" w:space="0" w:color="auto"/>
            </w:tcBorders>
            <w:vAlign w:val="center"/>
            <w:hideMark/>
          </w:tcPr>
          <w:p w14:paraId="1016CE0C" w14:textId="77777777" w:rsidR="004D1635" w:rsidRPr="00050EB8" w:rsidRDefault="004D1635" w:rsidP="00232F35">
            <w:pPr>
              <w:keepNext/>
              <w:keepLines/>
              <w:spacing w:after="0"/>
              <w:jc w:val="center"/>
              <w:rPr>
                <w:rFonts w:ascii="Arial" w:hAnsi="Arial"/>
                <w:color w:val="000000"/>
                <w:sz w:val="18"/>
              </w:rPr>
            </w:pPr>
            <w:r>
              <w:rPr>
                <w:rFonts w:ascii="Arial" w:hAnsi="Arial"/>
                <w:color w:val="000000"/>
                <w:sz w:val="18"/>
              </w:rPr>
              <w:t>n3</w:t>
            </w:r>
          </w:p>
        </w:tc>
        <w:tc>
          <w:tcPr>
            <w:tcW w:w="1212" w:type="dxa"/>
            <w:tcBorders>
              <w:top w:val="single" w:sz="4" w:space="0" w:color="auto"/>
              <w:left w:val="single" w:sz="4" w:space="0" w:color="auto"/>
              <w:bottom w:val="single" w:sz="4" w:space="0" w:color="auto"/>
              <w:right w:val="single" w:sz="4" w:space="0" w:color="auto"/>
            </w:tcBorders>
            <w:hideMark/>
          </w:tcPr>
          <w:p w14:paraId="55EB6126" w14:textId="77777777" w:rsidR="004D1635" w:rsidRPr="00050EB8" w:rsidRDefault="004D1635" w:rsidP="00232F35">
            <w:pPr>
              <w:keepNext/>
              <w:keepLines/>
              <w:spacing w:after="0"/>
              <w:jc w:val="right"/>
              <w:rPr>
                <w:rFonts w:ascii="Arial" w:hAnsi="Arial" w:cs="Arial"/>
                <w:color w:val="000000"/>
                <w:sz w:val="18"/>
                <w:lang w:eastAsia="zh-CN"/>
              </w:rPr>
            </w:pPr>
            <w:r>
              <w:rPr>
                <w:rFonts w:ascii="Arial" w:hAnsi="Arial" w:cs="Arial"/>
                <w:sz w:val="18"/>
                <w:lang w:val="en-US" w:eastAsia="zh-CN"/>
              </w:rPr>
              <w:t>1710 MHz</w:t>
            </w:r>
          </w:p>
        </w:tc>
        <w:tc>
          <w:tcPr>
            <w:tcW w:w="317" w:type="dxa"/>
            <w:tcBorders>
              <w:top w:val="single" w:sz="4" w:space="0" w:color="auto"/>
              <w:left w:val="single" w:sz="4" w:space="0" w:color="auto"/>
              <w:bottom w:val="single" w:sz="4" w:space="0" w:color="auto"/>
              <w:right w:val="single" w:sz="4" w:space="0" w:color="auto"/>
            </w:tcBorders>
            <w:hideMark/>
          </w:tcPr>
          <w:p w14:paraId="41FAD0E3" w14:textId="77777777" w:rsidR="004D1635" w:rsidRDefault="004D1635" w:rsidP="00232F35">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4E2C6563" w14:textId="77777777" w:rsidR="004D1635" w:rsidRPr="00050EB8" w:rsidRDefault="004D1635" w:rsidP="00232F35">
            <w:pPr>
              <w:keepNext/>
              <w:keepLines/>
              <w:spacing w:after="0"/>
              <w:rPr>
                <w:rFonts w:ascii="Arial" w:hAnsi="Arial" w:cs="Arial"/>
                <w:color w:val="000000"/>
                <w:sz w:val="18"/>
                <w:lang w:eastAsia="zh-CN"/>
              </w:rPr>
            </w:pPr>
            <w:r>
              <w:rPr>
                <w:rFonts w:ascii="Arial" w:hAnsi="Arial" w:cs="Arial"/>
                <w:sz w:val="18"/>
                <w:lang w:val="en-US" w:eastAsia="zh-CN"/>
              </w:rPr>
              <w:t>1785 MHz</w:t>
            </w:r>
          </w:p>
        </w:tc>
        <w:tc>
          <w:tcPr>
            <w:tcW w:w="1210" w:type="dxa"/>
            <w:tcBorders>
              <w:top w:val="single" w:sz="4" w:space="0" w:color="auto"/>
              <w:left w:val="single" w:sz="4" w:space="0" w:color="auto"/>
              <w:bottom w:val="single" w:sz="4" w:space="0" w:color="auto"/>
              <w:right w:val="single" w:sz="4" w:space="0" w:color="auto"/>
            </w:tcBorders>
            <w:hideMark/>
          </w:tcPr>
          <w:p w14:paraId="183A6766" w14:textId="77777777" w:rsidR="004D1635" w:rsidRPr="00050EB8" w:rsidRDefault="004D1635" w:rsidP="00232F35">
            <w:pPr>
              <w:keepNext/>
              <w:keepLines/>
              <w:spacing w:after="0"/>
              <w:jc w:val="right"/>
              <w:rPr>
                <w:rFonts w:ascii="Arial" w:hAnsi="Arial" w:cs="Arial"/>
                <w:color w:val="000000"/>
                <w:sz w:val="18"/>
                <w:lang w:eastAsia="zh-CN"/>
              </w:rPr>
            </w:pPr>
            <w:r>
              <w:rPr>
                <w:rFonts w:ascii="Arial" w:hAnsi="Arial" w:cs="Arial"/>
                <w:sz w:val="18"/>
                <w:lang w:val="en-US" w:eastAsia="zh-CN"/>
              </w:rPr>
              <w:t>1805 MHz</w:t>
            </w:r>
          </w:p>
        </w:tc>
        <w:tc>
          <w:tcPr>
            <w:tcW w:w="317" w:type="dxa"/>
            <w:tcBorders>
              <w:top w:val="single" w:sz="4" w:space="0" w:color="auto"/>
              <w:left w:val="single" w:sz="4" w:space="0" w:color="auto"/>
              <w:bottom w:val="single" w:sz="4" w:space="0" w:color="auto"/>
              <w:right w:val="single" w:sz="4" w:space="0" w:color="auto"/>
            </w:tcBorders>
            <w:hideMark/>
          </w:tcPr>
          <w:p w14:paraId="139D8521" w14:textId="77777777" w:rsidR="004D1635" w:rsidRDefault="004D1635" w:rsidP="00232F35">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1D090AFF" w14:textId="77777777" w:rsidR="004D1635" w:rsidRPr="00050EB8" w:rsidRDefault="004D1635" w:rsidP="00232F35">
            <w:pPr>
              <w:keepNext/>
              <w:keepLines/>
              <w:spacing w:after="0"/>
              <w:rPr>
                <w:rFonts w:ascii="Arial" w:hAnsi="Arial" w:cs="Arial"/>
                <w:color w:val="000000"/>
                <w:sz w:val="18"/>
                <w:lang w:eastAsia="zh-CN"/>
              </w:rPr>
            </w:pPr>
            <w:r>
              <w:rPr>
                <w:rFonts w:ascii="Arial" w:hAnsi="Arial" w:cs="Arial"/>
                <w:sz w:val="18"/>
                <w:lang w:val="en-US" w:eastAsia="zh-CN"/>
              </w:rPr>
              <w:t>1880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EF7A177" w14:textId="77777777" w:rsidR="004D1635" w:rsidRPr="00050EB8" w:rsidRDefault="004D1635" w:rsidP="00232F35">
            <w:pPr>
              <w:keepNext/>
              <w:keepLines/>
              <w:spacing w:after="0"/>
              <w:jc w:val="center"/>
              <w:rPr>
                <w:rFonts w:ascii="Arial" w:hAnsi="Arial"/>
                <w:color w:val="000000"/>
                <w:sz w:val="18"/>
                <w:lang w:eastAsia="zh-CN"/>
              </w:rPr>
            </w:pPr>
            <w:r>
              <w:rPr>
                <w:rFonts w:ascii="Arial" w:hAnsi="Arial" w:cs="Arial"/>
                <w:sz w:val="18"/>
                <w:lang w:eastAsia="ja-JP"/>
              </w:rPr>
              <w:t>FDD</w:t>
            </w:r>
          </w:p>
        </w:tc>
      </w:tr>
      <w:tr w:rsidR="004D1635" w14:paraId="215A2738" w14:textId="77777777" w:rsidTr="00232F35">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A9DB8F" w14:textId="77777777" w:rsidR="004D1635" w:rsidRPr="00050EB8" w:rsidRDefault="004D1635" w:rsidP="00232F35">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3A58C9E7" w14:textId="77777777" w:rsidR="004D1635" w:rsidRPr="00050EB8" w:rsidRDefault="004D1635" w:rsidP="00232F35">
            <w:pPr>
              <w:keepNext/>
              <w:keepLines/>
              <w:spacing w:after="0"/>
              <w:jc w:val="center"/>
              <w:rPr>
                <w:rFonts w:ascii="Arial" w:hAnsi="Arial"/>
                <w:color w:val="000000"/>
                <w:sz w:val="18"/>
              </w:rPr>
            </w:pPr>
            <w:r>
              <w:rPr>
                <w:rFonts w:ascii="Arial" w:hAnsi="Arial"/>
                <w:color w:val="000000"/>
                <w:sz w:val="18"/>
              </w:rPr>
              <w:t>n7</w:t>
            </w:r>
          </w:p>
        </w:tc>
        <w:tc>
          <w:tcPr>
            <w:tcW w:w="1212" w:type="dxa"/>
            <w:tcBorders>
              <w:top w:val="single" w:sz="4" w:space="0" w:color="auto"/>
              <w:left w:val="single" w:sz="4" w:space="0" w:color="auto"/>
              <w:bottom w:val="single" w:sz="4" w:space="0" w:color="auto"/>
              <w:right w:val="single" w:sz="4" w:space="0" w:color="auto"/>
            </w:tcBorders>
          </w:tcPr>
          <w:p w14:paraId="7B466B4C" w14:textId="77777777" w:rsidR="004D1635" w:rsidRPr="00050EB8" w:rsidRDefault="004D1635" w:rsidP="00232F35">
            <w:pPr>
              <w:keepNext/>
              <w:keepLines/>
              <w:spacing w:after="0"/>
              <w:jc w:val="right"/>
              <w:rPr>
                <w:rFonts w:ascii="Arial" w:hAnsi="Arial" w:cs="Arial"/>
                <w:color w:val="000000"/>
                <w:sz w:val="18"/>
                <w:lang w:eastAsia="zh-CN"/>
              </w:rPr>
            </w:pPr>
            <w:r>
              <w:rPr>
                <w:rFonts w:ascii="Arial" w:hAnsi="Arial" w:cs="Arial"/>
                <w:sz w:val="18"/>
                <w:lang w:val="en-US" w:eastAsia="zh-CN"/>
              </w:rPr>
              <w:t>2500 MHz</w:t>
            </w:r>
          </w:p>
        </w:tc>
        <w:tc>
          <w:tcPr>
            <w:tcW w:w="317" w:type="dxa"/>
            <w:tcBorders>
              <w:top w:val="single" w:sz="4" w:space="0" w:color="auto"/>
              <w:left w:val="single" w:sz="4" w:space="0" w:color="auto"/>
              <w:bottom w:val="single" w:sz="4" w:space="0" w:color="auto"/>
              <w:right w:val="single" w:sz="4" w:space="0" w:color="auto"/>
            </w:tcBorders>
          </w:tcPr>
          <w:p w14:paraId="578F2E48" w14:textId="77777777" w:rsidR="004D1635" w:rsidRDefault="004D1635" w:rsidP="00232F35">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tcPr>
          <w:p w14:paraId="2AEF5ABF" w14:textId="77777777" w:rsidR="004D1635" w:rsidRPr="00050EB8" w:rsidRDefault="004D1635" w:rsidP="00232F35">
            <w:pPr>
              <w:keepNext/>
              <w:keepLines/>
              <w:spacing w:after="0"/>
              <w:rPr>
                <w:rFonts w:ascii="Arial" w:hAnsi="Arial" w:cs="Arial"/>
                <w:color w:val="000000"/>
                <w:sz w:val="18"/>
                <w:lang w:eastAsia="zh-CN"/>
              </w:rPr>
            </w:pPr>
            <w:r>
              <w:rPr>
                <w:rFonts w:ascii="Arial" w:hAnsi="Arial" w:cs="Arial"/>
                <w:sz w:val="18"/>
                <w:lang w:val="en-US" w:eastAsia="zh-CN"/>
              </w:rPr>
              <w:t>2570 MHz</w:t>
            </w:r>
          </w:p>
        </w:tc>
        <w:tc>
          <w:tcPr>
            <w:tcW w:w="1210" w:type="dxa"/>
            <w:tcBorders>
              <w:top w:val="single" w:sz="4" w:space="0" w:color="auto"/>
              <w:left w:val="single" w:sz="4" w:space="0" w:color="auto"/>
              <w:bottom w:val="single" w:sz="4" w:space="0" w:color="auto"/>
              <w:right w:val="single" w:sz="4" w:space="0" w:color="auto"/>
            </w:tcBorders>
          </w:tcPr>
          <w:p w14:paraId="3B791C04" w14:textId="77777777" w:rsidR="004D1635" w:rsidRPr="00050EB8" w:rsidRDefault="004D1635" w:rsidP="00232F35">
            <w:pPr>
              <w:keepNext/>
              <w:keepLines/>
              <w:spacing w:after="0"/>
              <w:jc w:val="right"/>
              <w:rPr>
                <w:rFonts w:ascii="Arial" w:hAnsi="Arial" w:cs="Arial"/>
                <w:color w:val="000000"/>
                <w:sz w:val="18"/>
                <w:lang w:eastAsia="zh-CN"/>
              </w:rPr>
            </w:pPr>
            <w:r>
              <w:rPr>
                <w:rFonts w:ascii="Arial" w:hAnsi="Arial" w:cs="Arial"/>
                <w:sz w:val="18"/>
                <w:lang w:val="en-US" w:eastAsia="zh-CN"/>
              </w:rPr>
              <w:t>12620MHz</w:t>
            </w:r>
          </w:p>
        </w:tc>
        <w:tc>
          <w:tcPr>
            <w:tcW w:w="317" w:type="dxa"/>
            <w:tcBorders>
              <w:top w:val="single" w:sz="4" w:space="0" w:color="auto"/>
              <w:left w:val="single" w:sz="4" w:space="0" w:color="auto"/>
              <w:bottom w:val="single" w:sz="4" w:space="0" w:color="auto"/>
              <w:right w:val="single" w:sz="4" w:space="0" w:color="auto"/>
            </w:tcBorders>
          </w:tcPr>
          <w:p w14:paraId="30349BFF" w14:textId="77777777" w:rsidR="004D1635" w:rsidRDefault="004D1635" w:rsidP="00232F35">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6D51579B" w14:textId="77777777" w:rsidR="004D1635" w:rsidRPr="00050EB8" w:rsidRDefault="004D1635" w:rsidP="00232F35">
            <w:pPr>
              <w:keepNext/>
              <w:keepLines/>
              <w:spacing w:after="0"/>
              <w:rPr>
                <w:rFonts w:ascii="Arial" w:hAnsi="Arial" w:cs="Arial"/>
                <w:color w:val="000000"/>
                <w:sz w:val="18"/>
                <w:lang w:eastAsia="zh-CN"/>
              </w:rPr>
            </w:pPr>
            <w:r>
              <w:rPr>
                <w:rFonts w:ascii="Arial" w:hAnsi="Arial" w:cs="Arial"/>
                <w:sz w:val="18"/>
                <w:lang w:val="en-US" w:eastAsia="zh-CN"/>
              </w:rPr>
              <w:t>2690MHz</w:t>
            </w:r>
          </w:p>
        </w:tc>
        <w:tc>
          <w:tcPr>
            <w:tcW w:w="850" w:type="dxa"/>
            <w:tcBorders>
              <w:top w:val="single" w:sz="4" w:space="0" w:color="auto"/>
              <w:left w:val="single" w:sz="4" w:space="0" w:color="auto"/>
              <w:bottom w:val="single" w:sz="4" w:space="0" w:color="auto"/>
              <w:right w:val="single" w:sz="4" w:space="0" w:color="auto"/>
            </w:tcBorders>
            <w:vAlign w:val="center"/>
          </w:tcPr>
          <w:p w14:paraId="649ACA92" w14:textId="77777777" w:rsidR="004D1635" w:rsidRPr="00050EB8" w:rsidRDefault="004D1635" w:rsidP="00232F35">
            <w:pPr>
              <w:keepNext/>
              <w:keepLines/>
              <w:spacing w:after="0"/>
              <w:jc w:val="center"/>
              <w:rPr>
                <w:rFonts w:ascii="Arial" w:hAnsi="Arial"/>
                <w:color w:val="000000"/>
                <w:sz w:val="18"/>
                <w:lang w:eastAsia="zh-CN"/>
              </w:rPr>
            </w:pPr>
            <w:r>
              <w:rPr>
                <w:rFonts w:ascii="Arial" w:hAnsi="Arial" w:cs="Arial"/>
                <w:sz w:val="18"/>
                <w:lang w:eastAsia="ja-JP"/>
              </w:rPr>
              <w:t>FDD</w:t>
            </w:r>
          </w:p>
        </w:tc>
      </w:tr>
      <w:tr w:rsidR="004D1635" w14:paraId="28723148" w14:textId="77777777" w:rsidTr="00232F35">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9F6391" w14:textId="77777777" w:rsidR="004D1635" w:rsidRPr="00050EB8" w:rsidRDefault="004D1635" w:rsidP="00232F35">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FBB6B71" w14:textId="77777777" w:rsidR="004D1635" w:rsidRPr="00050EB8" w:rsidRDefault="004D1635" w:rsidP="00232F35">
            <w:pPr>
              <w:keepNext/>
              <w:keepLines/>
              <w:spacing w:after="0"/>
              <w:jc w:val="center"/>
              <w:rPr>
                <w:rFonts w:ascii="Arial" w:hAnsi="Arial"/>
                <w:color w:val="000000"/>
                <w:sz w:val="18"/>
                <w:lang w:eastAsia="zh-CN"/>
              </w:rPr>
            </w:pPr>
            <w:r>
              <w:rPr>
                <w:rFonts w:ascii="Arial" w:eastAsia="宋体" w:hAnsi="Arial"/>
                <w:color w:val="000000"/>
                <w:sz w:val="18"/>
                <w:lang w:eastAsia="zh-CN"/>
              </w:rPr>
              <w:t>n67</w:t>
            </w:r>
          </w:p>
        </w:tc>
        <w:tc>
          <w:tcPr>
            <w:tcW w:w="1212" w:type="dxa"/>
            <w:tcBorders>
              <w:top w:val="single" w:sz="4" w:space="0" w:color="auto"/>
              <w:left w:val="single" w:sz="4" w:space="0" w:color="auto"/>
              <w:bottom w:val="single" w:sz="4" w:space="0" w:color="auto"/>
              <w:right w:val="single" w:sz="4" w:space="0" w:color="auto"/>
            </w:tcBorders>
            <w:vAlign w:val="center"/>
            <w:hideMark/>
          </w:tcPr>
          <w:p w14:paraId="0415CFFB" w14:textId="77777777" w:rsidR="004D1635" w:rsidRPr="00050EB8" w:rsidRDefault="004D1635" w:rsidP="00232F35">
            <w:pPr>
              <w:keepNext/>
              <w:keepLines/>
              <w:spacing w:after="0"/>
              <w:jc w:val="right"/>
              <w:rPr>
                <w:rFonts w:ascii="Arial" w:hAnsi="Arial" w:cs="Arial"/>
                <w:color w:val="000000"/>
                <w:sz w:val="18"/>
                <w:lang w:eastAsia="zh-CN"/>
              </w:rPr>
            </w:pPr>
          </w:p>
        </w:tc>
        <w:tc>
          <w:tcPr>
            <w:tcW w:w="317" w:type="dxa"/>
            <w:tcBorders>
              <w:top w:val="single" w:sz="4" w:space="0" w:color="auto"/>
              <w:left w:val="single" w:sz="4" w:space="0" w:color="auto"/>
              <w:bottom w:val="single" w:sz="4" w:space="0" w:color="auto"/>
              <w:right w:val="single" w:sz="4" w:space="0" w:color="auto"/>
            </w:tcBorders>
            <w:vAlign w:val="center"/>
            <w:hideMark/>
          </w:tcPr>
          <w:p w14:paraId="53D88276" w14:textId="77777777" w:rsidR="004D1635" w:rsidRDefault="004D1635" w:rsidP="00232F35">
            <w:pPr>
              <w:keepNext/>
              <w:keepLines/>
              <w:spacing w:after="0"/>
              <w:jc w:val="center"/>
              <w:rPr>
                <w:rFonts w:ascii="Arial" w:hAnsi="Arial" w:cs="Arial"/>
                <w:color w:val="000000"/>
                <w:sz w:val="18"/>
              </w:rPr>
            </w:pPr>
            <w:r>
              <w:rPr>
                <w:rFonts w:ascii="Arial" w:hAnsi="Arial" w:cs="Arial"/>
                <w:sz w:val="18"/>
                <w:lang w:val="en-US" w:eastAsia="zh-CN"/>
              </w:rPr>
              <w:t>N/A</w:t>
            </w:r>
          </w:p>
        </w:tc>
        <w:tc>
          <w:tcPr>
            <w:tcW w:w="1200" w:type="dxa"/>
            <w:tcBorders>
              <w:top w:val="single" w:sz="4" w:space="0" w:color="auto"/>
              <w:left w:val="single" w:sz="4" w:space="0" w:color="auto"/>
              <w:bottom w:val="single" w:sz="4" w:space="0" w:color="auto"/>
              <w:right w:val="single" w:sz="4" w:space="0" w:color="auto"/>
            </w:tcBorders>
            <w:vAlign w:val="center"/>
            <w:hideMark/>
          </w:tcPr>
          <w:p w14:paraId="3411BE23" w14:textId="77777777" w:rsidR="004D1635" w:rsidRPr="00050EB8" w:rsidRDefault="004D1635" w:rsidP="00232F35">
            <w:pPr>
              <w:keepNext/>
              <w:keepLines/>
              <w:spacing w:after="0"/>
              <w:rPr>
                <w:rFonts w:ascii="Arial" w:hAnsi="Arial" w:cs="Arial"/>
                <w:color w:val="000000"/>
                <w:sz w:val="18"/>
                <w:lang w:eastAsia="zh-CN"/>
              </w:rPr>
            </w:pPr>
          </w:p>
        </w:tc>
        <w:tc>
          <w:tcPr>
            <w:tcW w:w="1210" w:type="dxa"/>
            <w:tcBorders>
              <w:top w:val="single" w:sz="4" w:space="0" w:color="auto"/>
              <w:left w:val="single" w:sz="4" w:space="0" w:color="auto"/>
              <w:bottom w:val="single" w:sz="4" w:space="0" w:color="auto"/>
              <w:right w:val="single" w:sz="4" w:space="0" w:color="auto"/>
            </w:tcBorders>
            <w:vAlign w:val="center"/>
            <w:hideMark/>
          </w:tcPr>
          <w:p w14:paraId="27B81351" w14:textId="77777777" w:rsidR="004D1635" w:rsidRPr="00050EB8" w:rsidRDefault="004D1635" w:rsidP="00232F35">
            <w:pPr>
              <w:keepNext/>
              <w:keepLines/>
              <w:spacing w:after="0"/>
              <w:jc w:val="right"/>
              <w:rPr>
                <w:rFonts w:ascii="Arial" w:hAnsi="Arial" w:cs="Arial"/>
                <w:color w:val="000000"/>
                <w:sz w:val="18"/>
                <w:lang w:eastAsia="zh-CN"/>
              </w:rPr>
            </w:pPr>
            <w:r>
              <w:rPr>
                <w:rFonts w:ascii="Arial" w:eastAsia="宋体" w:hAnsi="Arial" w:cs="Arial"/>
                <w:sz w:val="18"/>
                <w:lang w:eastAsia="zh-CN"/>
              </w:rPr>
              <w:t xml:space="preserve">783 </w:t>
            </w:r>
            <w:r w:rsidRPr="004B5957">
              <w:rPr>
                <w:rFonts w:ascii="Arial" w:eastAsia="宋体" w:hAnsi="Arial" w:cs="Arial"/>
                <w:sz w:val="18"/>
                <w:lang w:eastAsia="zh-CN"/>
              </w:rPr>
              <w:t>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5BC9D2A8" w14:textId="77777777" w:rsidR="004D1635" w:rsidRDefault="004D1635" w:rsidP="00232F35">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hideMark/>
          </w:tcPr>
          <w:p w14:paraId="68A354C4" w14:textId="77777777" w:rsidR="004D1635" w:rsidRPr="00050EB8" w:rsidRDefault="004D1635" w:rsidP="00232F35">
            <w:pPr>
              <w:keepNext/>
              <w:keepLines/>
              <w:spacing w:after="0"/>
              <w:rPr>
                <w:rFonts w:ascii="Arial" w:hAnsi="Arial" w:cs="Arial"/>
                <w:color w:val="000000"/>
                <w:sz w:val="18"/>
                <w:lang w:eastAsia="zh-CN"/>
              </w:rPr>
            </w:pPr>
            <w:r>
              <w:rPr>
                <w:rFonts w:ascii="Arial" w:eastAsia="宋体" w:hAnsi="Arial" w:cs="Arial"/>
                <w:sz w:val="18"/>
                <w:lang w:eastAsia="zh-CN"/>
              </w:rPr>
              <w:t xml:space="preserve">758 </w:t>
            </w:r>
            <w:r w:rsidRPr="004B5957">
              <w:rPr>
                <w:rFonts w:ascii="Arial" w:eastAsia="宋体" w:hAnsi="Arial" w:cs="Arial"/>
                <w:sz w:val="18"/>
                <w:lang w:eastAsia="zh-CN"/>
              </w:rPr>
              <w:t>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5CF7C5F5" w14:textId="77777777" w:rsidR="004D1635" w:rsidRPr="00050EB8" w:rsidRDefault="004D1635" w:rsidP="00232F35">
            <w:pPr>
              <w:keepNext/>
              <w:keepLines/>
              <w:spacing w:after="0"/>
              <w:jc w:val="center"/>
              <w:rPr>
                <w:rFonts w:ascii="Arial" w:hAnsi="Arial" w:cs="Arial"/>
                <w:color w:val="000000"/>
                <w:sz w:val="18"/>
                <w:szCs w:val="18"/>
                <w:lang w:eastAsia="zh-CN"/>
              </w:rPr>
            </w:pPr>
            <w:r>
              <w:rPr>
                <w:rFonts w:ascii="Arial" w:hAnsi="Arial" w:cs="Arial"/>
                <w:sz w:val="18"/>
                <w:lang w:eastAsia="ja-JP"/>
              </w:rPr>
              <w:t>SDL</w:t>
            </w:r>
          </w:p>
        </w:tc>
      </w:tr>
    </w:tbl>
    <w:p w14:paraId="3FD95280" w14:textId="77777777" w:rsidR="004D1635" w:rsidRDefault="004D1635" w:rsidP="004D1635">
      <w:pPr>
        <w:rPr>
          <w:lang w:eastAsia="ko-KR"/>
        </w:rPr>
      </w:pPr>
    </w:p>
    <w:p w14:paraId="0F3ECCF3" w14:textId="3687D570" w:rsidR="004D1635" w:rsidRDefault="004D1635" w:rsidP="004D1635">
      <w:pPr>
        <w:pStyle w:val="41"/>
      </w:pPr>
      <w:bookmarkStart w:id="383" w:name="_Toc136288367"/>
      <w:r>
        <w:rPr>
          <w:rFonts w:hint="eastAsia"/>
        </w:rPr>
        <w:t>5.</w:t>
      </w:r>
      <w:r>
        <w:t>37</w:t>
      </w:r>
      <w:r>
        <w:rPr>
          <w:rFonts w:hint="eastAsia"/>
        </w:rPr>
        <w:t>.</w:t>
      </w:r>
      <w:r>
        <w:t>1.2</w:t>
      </w:r>
      <w:r>
        <w:tab/>
        <w:t xml:space="preserve">Channel bandwidths per operating band for </w:t>
      </w:r>
      <w:r>
        <w:rPr>
          <w:rFonts w:hint="eastAsia"/>
        </w:rPr>
        <w:t>CA</w:t>
      </w:r>
      <w:bookmarkEnd w:id="383"/>
    </w:p>
    <w:p w14:paraId="77492E96" w14:textId="2EFD02BA" w:rsidR="004D1635" w:rsidRDefault="004D1635" w:rsidP="004D1635">
      <w:pPr>
        <w:pStyle w:val="TH"/>
        <w:rPr>
          <w:rFonts w:cs="Arial"/>
        </w:rPr>
      </w:pPr>
      <w:r>
        <w:rPr>
          <w:rFonts w:cs="Arial"/>
        </w:rPr>
        <w:t>Table 5.37.1.2-1: Supported bandwidths per CA band combination of band n3-n7-n67</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4D1635" w14:paraId="01B87C74" w14:textId="77777777" w:rsidTr="00232F35">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4D8D260E" w14:textId="77777777" w:rsidR="004D1635" w:rsidRDefault="004D1635" w:rsidP="00232F35">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3AF9C0C7" w14:textId="77777777" w:rsidR="004D1635" w:rsidRDefault="004D1635" w:rsidP="00232F35">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1A655608" w14:textId="77777777" w:rsidR="004D1635" w:rsidRDefault="004D1635" w:rsidP="00232F35">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CA22C2D" w14:textId="77777777" w:rsidR="004D1635" w:rsidRDefault="004D1635" w:rsidP="00232F35">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348587D3" w14:textId="77777777" w:rsidR="004D1635" w:rsidRDefault="004D1635" w:rsidP="00232F35">
            <w:pPr>
              <w:pStyle w:val="TAH"/>
              <w:overflowPunct w:val="0"/>
              <w:autoSpaceDE w:val="0"/>
              <w:autoSpaceDN w:val="0"/>
              <w:adjustRightInd w:val="0"/>
              <w:rPr>
                <w:lang w:eastAsia="zh-CN"/>
              </w:rPr>
            </w:pPr>
            <w:r>
              <w:t>Bandwidth combination set</w:t>
            </w:r>
          </w:p>
        </w:tc>
      </w:tr>
      <w:tr w:rsidR="004D1635" w14:paraId="2B50492C" w14:textId="77777777" w:rsidTr="00232F3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8B169B" w14:textId="77777777" w:rsidR="004D1635" w:rsidRDefault="004D1635" w:rsidP="00232F35">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w:t>
            </w:r>
            <w:r>
              <w:rPr>
                <w:lang w:eastAsia="zh-CN"/>
              </w:rPr>
              <w:t>3</w:t>
            </w:r>
            <w:r>
              <w:rPr>
                <w:lang w:val="sv-SE"/>
              </w:rPr>
              <w:t>A-</w:t>
            </w:r>
            <w:r>
              <w:rPr>
                <w:rFonts w:hint="eastAsia"/>
                <w:lang w:eastAsia="zh-CN"/>
              </w:rPr>
              <w:t>n</w:t>
            </w:r>
            <w:r>
              <w:rPr>
                <w:lang w:eastAsia="zh-CN"/>
              </w:rPr>
              <w:t>7</w:t>
            </w:r>
            <w:r>
              <w:rPr>
                <w:lang w:val="sv-SE"/>
              </w:rPr>
              <w:t>A</w:t>
            </w:r>
            <w:r>
              <w:rPr>
                <w:rFonts w:eastAsia="宋体" w:hint="eastAsia"/>
                <w:lang w:eastAsia="zh-CN"/>
              </w:rPr>
              <w:t>-n</w:t>
            </w:r>
            <w:r>
              <w:rPr>
                <w:rFonts w:eastAsia="宋体"/>
                <w:lang w:eastAsia="zh-CN"/>
              </w:rPr>
              <w:t>67</w:t>
            </w:r>
            <w:r>
              <w:rPr>
                <w:rFonts w:eastAsia="宋体" w:hint="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EEEF15" w14:textId="77777777" w:rsidR="004D1635" w:rsidRDefault="004D1635" w:rsidP="00232F35">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w:t>
            </w:r>
            <w:r>
              <w:rPr>
                <w:lang w:eastAsia="zh-CN"/>
              </w:rPr>
              <w:t>3</w:t>
            </w:r>
            <w:r w:rsidRPr="0088126C">
              <w:rPr>
                <w:lang w:val="en-US"/>
              </w:rPr>
              <w:t>A-</w:t>
            </w:r>
            <w:r>
              <w:rPr>
                <w:rFonts w:hint="eastAsia"/>
                <w:lang w:eastAsia="zh-CN"/>
              </w:rPr>
              <w:t>n</w:t>
            </w:r>
            <w:r>
              <w:rPr>
                <w:lang w:eastAsia="zh-CN"/>
              </w:rPr>
              <w:t>7</w:t>
            </w:r>
            <w:r w:rsidRPr="0088126C">
              <w:rPr>
                <w:lang w:val="en-US"/>
              </w:rPr>
              <w:t>A</w:t>
            </w:r>
          </w:p>
        </w:tc>
        <w:tc>
          <w:tcPr>
            <w:tcW w:w="730" w:type="dxa"/>
            <w:tcBorders>
              <w:left w:val="single" w:sz="4" w:space="0" w:color="auto"/>
              <w:right w:val="single" w:sz="4" w:space="0" w:color="auto"/>
            </w:tcBorders>
            <w:vAlign w:val="center"/>
          </w:tcPr>
          <w:p w14:paraId="1856E102" w14:textId="77777777" w:rsidR="004D1635" w:rsidRDefault="004D1635" w:rsidP="00232F35">
            <w:pPr>
              <w:pStyle w:val="TAC"/>
              <w:overflowPunct w:val="0"/>
              <w:autoSpaceDE w:val="0"/>
              <w:autoSpaceDN w:val="0"/>
              <w:adjustRightInd w:val="0"/>
              <w:rPr>
                <w:lang w:eastAsia="zh-CN"/>
              </w:rPr>
            </w:pPr>
            <w:r>
              <w:rPr>
                <w:rFonts w:hint="eastAsia"/>
                <w:lang w:eastAsia="zh-CN"/>
              </w:rPr>
              <w:t>n</w:t>
            </w:r>
            <w:r>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802BE40" w14:textId="77777777" w:rsidR="004D1635" w:rsidRDefault="004D1635" w:rsidP="00232F35">
            <w:pPr>
              <w:pStyle w:val="TAC"/>
            </w:pPr>
            <w:r>
              <w:t xml:space="preserve">5, </w:t>
            </w:r>
            <w:r>
              <w:rPr>
                <w:rFonts w:hint="eastAsia"/>
              </w:rPr>
              <w:t>1</w:t>
            </w:r>
            <w:r>
              <w:t>0, 15, 20, 25, 30, 40</w:t>
            </w:r>
          </w:p>
        </w:tc>
        <w:tc>
          <w:tcPr>
            <w:tcW w:w="1360" w:type="dxa"/>
            <w:tcBorders>
              <w:left w:val="single" w:sz="4" w:space="0" w:color="auto"/>
              <w:bottom w:val="nil"/>
              <w:right w:val="single" w:sz="4" w:space="0" w:color="auto"/>
            </w:tcBorders>
            <w:shd w:val="clear" w:color="auto" w:fill="auto"/>
            <w:vAlign w:val="center"/>
          </w:tcPr>
          <w:p w14:paraId="7C4983C0" w14:textId="77777777" w:rsidR="004D1635" w:rsidRDefault="004D1635" w:rsidP="00232F35">
            <w:pPr>
              <w:pStyle w:val="TAC"/>
              <w:overflowPunct w:val="0"/>
              <w:autoSpaceDE w:val="0"/>
              <w:autoSpaceDN w:val="0"/>
              <w:adjustRightInd w:val="0"/>
              <w:rPr>
                <w:lang w:eastAsia="zh-CN"/>
              </w:rPr>
            </w:pPr>
            <w:r>
              <w:rPr>
                <w:rFonts w:hint="eastAsia"/>
                <w:lang w:eastAsia="zh-CN"/>
              </w:rPr>
              <w:t>0</w:t>
            </w:r>
          </w:p>
        </w:tc>
      </w:tr>
      <w:tr w:rsidR="004D1635" w14:paraId="47F67647" w14:textId="77777777" w:rsidTr="00232F35">
        <w:trPr>
          <w:trHeight w:val="187"/>
        </w:trPr>
        <w:tc>
          <w:tcPr>
            <w:tcW w:w="1983" w:type="dxa"/>
            <w:tcBorders>
              <w:top w:val="nil"/>
              <w:left w:val="single" w:sz="4" w:space="0" w:color="auto"/>
              <w:bottom w:val="nil"/>
              <w:right w:val="single" w:sz="4" w:space="0" w:color="auto"/>
            </w:tcBorders>
            <w:shd w:val="clear" w:color="auto" w:fill="auto"/>
            <w:vAlign w:val="center"/>
          </w:tcPr>
          <w:p w14:paraId="4213F088" w14:textId="77777777" w:rsidR="004D1635" w:rsidRDefault="004D1635" w:rsidP="00232F35">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1FF5931" w14:textId="77777777" w:rsidR="004D1635" w:rsidRDefault="004D1635" w:rsidP="00232F35">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0C0D60BB" w14:textId="77777777" w:rsidR="004D1635" w:rsidRDefault="004D1635" w:rsidP="00232F35">
            <w:pPr>
              <w:pStyle w:val="TAC"/>
              <w:overflowPunct w:val="0"/>
              <w:autoSpaceDE w:val="0"/>
              <w:autoSpaceDN w:val="0"/>
              <w:adjustRightInd w:val="0"/>
              <w:rPr>
                <w:lang w:eastAsia="zh-CN"/>
              </w:rPr>
            </w:pPr>
            <w:r>
              <w:rPr>
                <w:rFonts w:hint="eastAsia"/>
                <w:lang w:eastAsia="zh-CN"/>
              </w:rPr>
              <w:t>n</w:t>
            </w:r>
            <w:r>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84494B0" w14:textId="77777777" w:rsidR="004D1635" w:rsidRDefault="004D1635" w:rsidP="00232F35">
            <w:pPr>
              <w:pStyle w:val="TAC"/>
            </w:pPr>
            <w:r>
              <w:t xml:space="preserve">5, </w:t>
            </w:r>
            <w:r>
              <w:rPr>
                <w:rFonts w:hint="eastAsia"/>
              </w:rPr>
              <w:t>1</w:t>
            </w:r>
            <w:r>
              <w:t>0, 15, 20, 25, 30, 35, 40, 50</w:t>
            </w:r>
          </w:p>
        </w:tc>
        <w:tc>
          <w:tcPr>
            <w:tcW w:w="1360" w:type="dxa"/>
            <w:tcBorders>
              <w:top w:val="nil"/>
              <w:left w:val="single" w:sz="4" w:space="0" w:color="auto"/>
              <w:bottom w:val="nil"/>
              <w:right w:val="single" w:sz="4" w:space="0" w:color="auto"/>
            </w:tcBorders>
            <w:shd w:val="clear" w:color="auto" w:fill="auto"/>
            <w:vAlign w:val="center"/>
          </w:tcPr>
          <w:p w14:paraId="7A090AF6" w14:textId="77777777" w:rsidR="004D1635" w:rsidRDefault="004D1635" w:rsidP="00232F35">
            <w:pPr>
              <w:pStyle w:val="TAC"/>
              <w:overflowPunct w:val="0"/>
              <w:autoSpaceDE w:val="0"/>
              <w:autoSpaceDN w:val="0"/>
              <w:adjustRightInd w:val="0"/>
              <w:rPr>
                <w:lang w:eastAsia="zh-CN"/>
              </w:rPr>
            </w:pPr>
          </w:p>
        </w:tc>
      </w:tr>
      <w:tr w:rsidR="004D1635" w14:paraId="3205B726" w14:textId="77777777" w:rsidTr="00232F3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2465D2" w14:textId="77777777" w:rsidR="004D1635" w:rsidRDefault="004D1635" w:rsidP="00232F35">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6315EF" w14:textId="77777777" w:rsidR="004D1635" w:rsidRDefault="004D1635" w:rsidP="00232F35">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244D5A34" w14:textId="77777777" w:rsidR="004D1635" w:rsidRDefault="004D1635" w:rsidP="00232F35">
            <w:pPr>
              <w:pStyle w:val="TAC"/>
              <w:overflowPunct w:val="0"/>
              <w:autoSpaceDE w:val="0"/>
              <w:autoSpaceDN w:val="0"/>
              <w:adjustRightInd w:val="0"/>
              <w:rPr>
                <w:lang w:eastAsia="zh-CN"/>
              </w:rPr>
            </w:pPr>
            <w:r>
              <w:rPr>
                <w:rFonts w:hint="eastAsia"/>
                <w:lang w:eastAsia="zh-CN"/>
              </w:rPr>
              <w:t>n</w:t>
            </w:r>
            <w:r>
              <w:rPr>
                <w:lang w:eastAsia="zh-CN"/>
              </w:rPr>
              <w:t>67</w:t>
            </w:r>
          </w:p>
        </w:tc>
        <w:tc>
          <w:tcPr>
            <w:tcW w:w="4081" w:type="dxa"/>
            <w:tcBorders>
              <w:top w:val="single" w:sz="4" w:space="0" w:color="auto"/>
              <w:left w:val="single" w:sz="4" w:space="0" w:color="auto"/>
              <w:bottom w:val="single" w:sz="4" w:space="0" w:color="auto"/>
              <w:right w:val="single" w:sz="4" w:space="0" w:color="auto"/>
            </w:tcBorders>
            <w:vAlign w:val="center"/>
          </w:tcPr>
          <w:p w14:paraId="468A316A" w14:textId="77777777" w:rsidR="004D1635" w:rsidRPr="00C85666" w:rsidRDefault="004D1635" w:rsidP="00232F35">
            <w:pPr>
              <w:pStyle w:val="TAC"/>
              <w:rPr>
                <w:rFonts w:eastAsia="宋体"/>
                <w:lang w:eastAsia="zh-CN" w:bidi="ar"/>
              </w:rPr>
            </w:pPr>
            <w:r>
              <w:t xml:space="preserve">5, </w:t>
            </w:r>
            <w:r>
              <w:rPr>
                <w:rFonts w:hint="eastAsia"/>
              </w:rPr>
              <w:t>1</w:t>
            </w:r>
            <w:r>
              <w:t>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969603" w14:textId="77777777" w:rsidR="004D1635" w:rsidRDefault="004D1635" w:rsidP="00232F35">
            <w:pPr>
              <w:pStyle w:val="TAC"/>
              <w:overflowPunct w:val="0"/>
              <w:autoSpaceDE w:val="0"/>
              <w:autoSpaceDN w:val="0"/>
              <w:adjustRightInd w:val="0"/>
              <w:rPr>
                <w:lang w:eastAsia="zh-CN"/>
              </w:rPr>
            </w:pPr>
          </w:p>
        </w:tc>
      </w:tr>
    </w:tbl>
    <w:p w14:paraId="20500047" w14:textId="77777777" w:rsidR="004D1635" w:rsidRDefault="004D1635" w:rsidP="004D1635">
      <w:pPr>
        <w:pStyle w:val="TH"/>
        <w:sectPr w:rsidR="004D1635">
          <w:pgSz w:w="11906" w:h="16838"/>
          <w:pgMar w:top="567" w:right="1134" w:bottom="709" w:left="1134" w:header="720" w:footer="720" w:gutter="0"/>
          <w:cols w:space="720"/>
          <w:docGrid w:linePitch="272"/>
        </w:sectPr>
      </w:pPr>
    </w:p>
    <w:p w14:paraId="3827649B" w14:textId="5150778D" w:rsidR="004D1635" w:rsidRDefault="004D1635" w:rsidP="004D1635">
      <w:pPr>
        <w:pStyle w:val="41"/>
      </w:pPr>
      <w:bookmarkStart w:id="384" w:name="_Toc136288368"/>
      <w:r>
        <w:rPr>
          <w:rFonts w:hint="eastAsia"/>
        </w:rPr>
        <w:lastRenderedPageBreak/>
        <w:t>5.</w:t>
      </w:r>
      <w:r>
        <w:t>37</w:t>
      </w:r>
      <w:r>
        <w:rPr>
          <w:rFonts w:hint="eastAsia"/>
        </w:rPr>
        <w:t>.</w:t>
      </w:r>
      <w:r>
        <w:t>1</w:t>
      </w:r>
      <w:r>
        <w:rPr>
          <w:rFonts w:hint="eastAsia"/>
        </w:rPr>
        <w:t>.3</w:t>
      </w:r>
      <w:r>
        <w:tab/>
      </w:r>
      <w:r w:rsidRPr="000469EC">
        <w:t>∆T</w:t>
      </w:r>
      <w:r w:rsidRPr="000469EC">
        <w:rPr>
          <w:vertAlign w:val="subscript"/>
        </w:rPr>
        <w:t>IB</w:t>
      </w:r>
      <w:r w:rsidRPr="000469EC">
        <w:rPr>
          <w:rFonts w:hint="eastAsia"/>
          <w:vertAlign w:val="subscript"/>
        </w:rPr>
        <w:t>,c</w:t>
      </w:r>
      <w:r w:rsidRPr="000469EC">
        <w:t xml:space="preserve"> and ∆R</w:t>
      </w:r>
      <w:r w:rsidRPr="000469EC">
        <w:rPr>
          <w:vertAlign w:val="subscript"/>
        </w:rPr>
        <w:t>IB</w:t>
      </w:r>
      <w:r w:rsidRPr="000469EC">
        <w:rPr>
          <w:rFonts w:hint="eastAsia"/>
          <w:vertAlign w:val="subscript"/>
        </w:rPr>
        <w:t>,c</w:t>
      </w:r>
      <w:r w:rsidRPr="000469EC">
        <w:t xml:space="preserve"> values</w:t>
      </w:r>
      <w:bookmarkEnd w:id="384"/>
    </w:p>
    <w:p w14:paraId="5A4B6CB8" w14:textId="77777777" w:rsidR="004D1635" w:rsidRDefault="004D1635" w:rsidP="004D1635">
      <w:r>
        <w:t xml:space="preserve">For </w:t>
      </w:r>
      <w:r>
        <w:rPr>
          <w:lang w:eastAsia="zh-CN"/>
        </w:rPr>
        <w:t>CA_n3</w:t>
      </w:r>
      <w:r>
        <w:t>-n7</w:t>
      </w:r>
      <w:r>
        <w:rPr>
          <w:lang w:eastAsia="zh-CN"/>
        </w:rPr>
        <w:t>-</w:t>
      </w:r>
      <w:r>
        <w:rPr>
          <w:rFonts w:hint="eastAsia"/>
          <w:lang w:eastAsia="zh-CN"/>
        </w:rPr>
        <w:t>n</w:t>
      </w:r>
      <w:r>
        <w:rPr>
          <w:lang w:eastAsia="zh-CN"/>
        </w:rPr>
        <w:t>67</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DC</w:t>
      </w:r>
      <w:r w:rsidRPr="00CC7DF2">
        <w:t>_3_n</w:t>
      </w:r>
      <w:r>
        <w:t>7-n28 and are given in the tables below.</w:t>
      </w:r>
    </w:p>
    <w:p w14:paraId="1A96A397" w14:textId="37EBBBA4" w:rsidR="004D1635" w:rsidRDefault="004D1635" w:rsidP="004D1635">
      <w:pPr>
        <w:pStyle w:val="TH"/>
        <w:rPr>
          <w:rFonts w:cs="Arial"/>
        </w:rPr>
      </w:pPr>
      <w:r>
        <w:rPr>
          <w:rFonts w:cs="Arial"/>
        </w:rPr>
        <w:t xml:space="preserve">Table </w:t>
      </w:r>
      <w:r>
        <w:rPr>
          <w:rFonts w:cs="Arial" w:hint="eastAsia"/>
        </w:rPr>
        <w:t>5.</w:t>
      </w:r>
      <w:r>
        <w:rPr>
          <w:rFonts w:cs="Arial"/>
        </w:rPr>
        <w:t>37.1.3-1: ΔT</w:t>
      </w:r>
      <w:r w:rsidRPr="000469EC">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4D1635" w14:paraId="6ADEF13A" w14:textId="77777777" w:rsidTr="00232F35">
        <w:trPr>
          <w:jc w:val="center"/>
        </w:trPr>
        <w:tc>
          <w:tcPr>
            <w:tcW w:w="2336" w:type="dxa"/>
            <w:vMerge w:val="restart"/>
            <w:tcBorders>
              <w:top w:val="single" w:sz="4" w:space="0" w:color="auto"/>
              <w:left w:val="single" w:sz="4" w:space="0" w:color="auto"/>
              <w:right w:val="single" w:sz="4" w:space="0" w:color="auto"/>
            </w:tcBorders>
          </w:tcPr>
          <w:p w14:paraId="200E9C0B" w14:textId="77777777" w:rsidR="004D1635" w:rsidRDefault="004D1635" w:rsidP="00232F35">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B8510B5" w14:textId="77777777" w:rsidR="004D1635" w:rsidRDefault="004D1635" w:rsidP="00232F35">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4D1635" w14:paraId="130286B5" w14:textId="77777777" w:rsidTr="00232F35">
        <w:trPr>
          <w:jc w:val="center"/>
        </w:trPr>
        <w:tc>
          <w:tcPr>
            <w:tcW w:w="2336" w:type="dxa"/>
            <w:vMerge/>
            <w:tcBorders>
              <w:left w:val="single" w:sz="4" w:space="0" w:color="auto"/>
              <w:bottom w:val="single" w:sz="4" w:space="0" w:color="auto"/>
              <w:right w:val="single" w:sz="4" w:space="0" w:color="auto"/>
            </w:tcBorders>
          </w:tcPr>
          <w:p w14:paraId="05D9397B" w14:textId="77777777" w:rsidR="004D1635" w:rsidRDefault="004D1635" w:rsidP="00232F35">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97EDD73" w14:textId="77777777" w:rsidR="004D1635" w:rsidRDefault="004D1635" w:rsidP="00232F35">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4D1635" w14:paraId="7C6516F5" w14:textId="77777777" w:rsidTr="00232F3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2F68007" w14:textId="77777777" w:rsidR="004D1635" w:rsidRDefault="004D1635" w:rsidP="00232F35">
            <w:pPr>
              <w:keepNext/>
              <w:keepLines/>
              <w:spacing w:after="0"/>
              <w:jc w:val="center"/>
              <w:rPr>
                <w:rFonts w:ascii="Arial" w:eastAsia="宋体"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n3</w:t>
            </w:r>
            <w:r>
              <w:rPr>
                <w:rFonts w:ascii="Arial" w:eastAsia="等线" w:hAnsi="Arial"/>
                <w:sz w:val="18"/>
                <w:lang w:val="sv-SE" w:eastAsia="ja-JP"/>
              </w:rPr>
              <w:t>-</w:t>
            </w:r>
            <w:r>
              <w:rPr>
                <w:rFonts w:ascii="Arial" w:eastAsia="等线" w:hAnsi="Arial"/>
                <w:sz w:val="18"/>
                <w:lang w:val="en-US" w:eastAsia="zh-CN"/>
              </w:rPr>
              <w:t>n7</w:t>
            </w:r>
            <w:r>
              <w:rPr>
                <w:rFonts w:ascii="Arial" w:eastAsia="等线" w:hAnsi="Arial"/>
                <w:sz w:val="18"/>
                <w:lang w:val="sv-SE" w:eastAsia="zh-CN"/>
              </w:rPr>
              <w:t>-n67</w:t>
            </w:r>
          </w:p>
        </w:tc>
        <w:tc>
          <w:tcPr>
            <w:tcW w:w="1968" w:type="dxa"/>
            <w:tcBorders>
              <w:top w:val="single" w:sz="4" w:space="0" w:color="auto"/>
              <w:left w:val="single" w:sz="4" w:space="0" w:color="auto"/>
              <w:bottom w:val="single" w:sz="4" w:space="0" w:color="auto"/>
              <w:right w:val="single" w:sz="4" w:space="0" w:color="auto"/>
            </w:tcBorders>
            <w:vAlign w:val="center"/>
          </w:tcPr>
          <w:p w14:paraId="259A882D" w14:textId="77777777" w:rsidR="004D1635" w:rsidRPr="00CC7DF2" w:rsidRDefault="004D1635" w:rsidP="00232F35">
            <w:pPr>
              <w:keepNext/>
              <w:keepLines/>
              <w:spacing w:after="0"/>
              <w:jc w:val="center"/>
              <w:rPr>
                <w:rFonts w:ascii="Arial" w:eastAsia="等线" w:hAnsi="Arial"/>
                <w:sz w:val="18"/>
                <w:lang w:val="sv-SE" w:eastAsia="zh-CN"/>
              </w:rPr>
            </w:pPr>
            <w:r w:rsidRPr="00CC7DF2">
              <w:rPr>
                <w:rFonts w:ascii="Arial" w:eastAsia="等线" w:hAnsi="Arial"/>
                <w:sz w:val="18"/>
                <w:lang w:val="sv-SE"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466F4F3" w14:textId="77777777" w:rsidR="004D1635" w:rsidRDefault="004D1635" w:rsidP="00232F35">
            <w:pPr>
              <w:keepNext/>
              <w:keepLines/>
              <w:spacing w:after="0"/>
              <w:jc w:val="center"/>
              <w:rPr>
                <w:rFonts w:ascii="Arial" w:eastAsia="宋体" w:hAnsi="Arial"/>
                <w:sz w:val="18"/>
                <w:lang w:val="en-US" w:eastAsia="zh-CN"/>
              </w:rPr>
            </w:pPr>
            <w:r>
              <w:rPr>
                <w:rFonts w:cs="Arial" w:hint="eastAsia"/>
                <w:lang w:eastAsia="zh-CN"/>
              </w:rPr>
              <w:t>0</w:t>
            </w:r>
            <w:r>
              <w:rPr>
                <w:rFonts w:cs="Arial"/>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CCFD681" w14:textId="77777777" w:rsidR="004D1635" w:rsidRDefault="004D1635" w:rsidP="00232F35">
            <w:pPr>
              <w:keepNext/>
              <w:keepLines/>
              <w:spacing w:after="0"/>
              <w:jc w:val="center"/>
              <w:rPr>
                <w:rFonts w:ascii="Arial" w:eastAsia="宋体" w:hAnsi="Arial"/>
                <w:sz w:val="18"/>
                <w:lang w:val="en-US" w:eastAsia="zh-CN"/>
              </w:rPr>
            </w:pPr>
            <w:r>
              <w:rPr>
                <w:rFonts w:cs="Arial"/>
              </w:rPr>
              <w:t>-</w:t>
            </w:r>
          </w:p>
        </w:tc>
      </w:tr>
      <w:tr w:rsidR="004D1635" w14:paraId="57D8773C" w14:textId="77777777" w:rsidTr="00232F35">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4D2EBE32" w14:textId="77777777" w:rsidR="004D1635" w:rsidRPr="00901DE9" w:rsidRDefault="004D1635" w:rsidP="00232F35">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1543747C" w14:textId="77777777" w:rsidR="004D1635" w:rsidRDefault="004D1635" w:rsidP="00232F35">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26632FDC" w14:textId="77777777" w:rsidR="004D1635" w:rsidRDefault="004D1635" w:rsidP="004D1635">
      <w:pPr>
        <w:rPr>
          <w:lang w:eastAsia="ko-KR"/>
        </w:rPr>
      </w:pPr>
    </w:p>
    <w:p w14:paraId="462FD673" w14:textId="46C89BDC" w:rsidR="004D1635" w:rsidRDefault="004D1635" w:rsidP="004D1635">
      <w:pPr>
        <w:pStyle w:val="TH"/>
      </w:pPr>
      <w:r>
        <w:rPr>
          <w:rFonts w:cs="Arial"/>
        </w:rPr>
        <w:t>Table 5.37.1.3-2: ΔR</w:t>
      </w:r>
      <w:r w:rsidRPr="000469EC">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4D1635" w:rsidRPr="00F92868" w14:paraId="5A9E34AE" w14:textId="77777777" w:rsidTr="00232F35">
        <w:trPr>
          <w:trHeight w:val="187"/>
          <w:jc w:val="center"/>
        </w:trPr>
        <w:tc>
          <w:tcPr>
            <w:tcW w:w="1594" w:type="dxa"/>
            <w:vMerge w:val="restart"/>
          </w:tcPr>
          <w:p w14:paraId="3442D737" w14:textId="77777777" w:rsidR="004D1635" w:rsidRPr="00F92868" w:rsidRDefault="004D1635" w:rsidP="00232F35">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03471FDE" w14:textId="77777777" w:rsidR="004D1635" w:rsidRPr="00F92868" w:rsidRDefault="004D1635" w:rsidP="00232F35">
            <w:pPr>
              <w:keepNext/>
              <w:keepLines/>
              <w:spacing w:after="0"/>
              <w:jc w:val="center"/>
              <w:rPr>
                <w:rFonts w:ascii="Arial" w:eastAsia="等线" w:hAnsi="Arial"/>
                <w:b/>
                <w:sz w:val="18"/>
              </w:rPr>
            </w:pPr>
            <w:r w:rsidRPr="00901DE9">
              <w:rPr>
                <w:rFonts w:ascii="Arial" w:eastAsia="等线" w:hAnsi="Arial"/>
                <w:b/>
                <w:sz w:val="18"/>
              </w:rPr>
              <w:t>ΔR</w:t>
            </w:r>
            <w:r w:rsidRPr="00901DE9">
              <w:rPr>
                <w:rFonts w:ascii="Arial" w:eastAsia="等线" w:hAnsi="Arial"/>
                <w:b/>
                <w:sz w:val="18"/>
                <w:vertAlign w:val="subscript"/>
              </w:rPr>
              <w:t>IB,c</w:t>
            </w:r>
            <w:r w:rsidRPr="00901DE9">
              <w:rPr>
                <w:rFonts w:ascii="Arial" w:eastAsia="等线" w:hAnsi="Arial"/>
                <w:b/>
                <w:sz w:val="18"/>
              </w:rPr>
              <w:t xml:space="preserve"> for NR bands (dB)</w:t>
            </w:r>
            <w:r w:rsidRPr="00901DE9">
              <w:rPr>
                <w:rFonts w:ascii="Arial" w:eastAsia="等线" w:hAnsi="Arial"/>
                <w:b/>
                <w:sz w:val="18"/>
                <w:vertAlign w:val="superscript"/>
              </w:rPr>
              <w:t>9</w:t>
            </w:r>
          </w:p>
        </w:tc>
      </w:tr>
      <w:tr w:rsidR="004D1635" w:rsidRPr="00F92868" w14:paraId="5CA4EA16" w14:textId="77777777" w:rsidTr="00232F35">
        <w:trPr>
          <w:trHeight w:val="187"/>
          <w:jc w:val="center"/>
        </w:trPr>
        <w:tc>
          <w:tcPr>
            <w:tcW w:w="1594" w:type="dxa"/>
            <w:vMerge/>
            <w:tcBorders>
              <w:bottom w:val="single" w:sz="4" w:space="0" w:color="auto"/>
            </w:tcBorders>
          </w:tcPr>
          <w:p w14:paraId="0257D76D" w14:textId="77777777" w:rsidR="004D1635" w:rsidRPr="00F92868" w:rsidRDefault="004D1635" w:rsidP="00232F35">
            <w:pPr>
              <w:keepNext/>
              <w:keepLines/>
              <w:spacing w:after="0"/>
              <w:jc w:val="center"/>
              <w:rPr>
                <w:rFonts w:ascii="Arial" w:eastAsia="等线" w:hAnsi="Arial"/>
                <w:b/>
                <w:sz w:val="18"/>
              </w:rPr>
            </w:pPr>
          </w:p>
        </w:tc>
        <w:tc>
          <w:tcPr>
            <w:tcW w:w="5845" w:type="dxa"/>
            <w:gridSpan w:val="3"/>
            <w:vAlign w:val="center"/>
          </w:tcPr>
          <w:p w14:paraId="7EF01D67" w14:textId="77777777" w:rsidR="004D1635" w:rsidRPr="00F92868" w:rsidRDefault="004D1635" w:rsidP="00232F35">
            <w:pPr>
              <w:keepNext/>
              <w:keepLines/>
              <w:spacing w:after="0"/>
              <w:jc w:val="center"/>
              <w:rPr>
                <w:rFonts w:ascii="Arial" w:eastAsia="等线" w:hAnsi="Arial"/>
                <w:b/>
                <w:sz w:val="18"/>
              </w:rPr>
            </w:pPr>
            <w:r w:rsidRPr="00901DE9">
              <w:rPr>
                <w:rFonts w:ascii="Arial" w:eastAsia="等线" w:hAnsi="Arial"/>
                <w:b/>
                <w:sz w:val="18"/>
              </w:rPr>
              <w:t>Component band in order of bands in configuration</w:t>
            </w:r>
            <w:r w:rsidRPr="00901DE9">
              <w:rPr>
                <w:rFonts w:ascii="Arial" w:eastAsia="等线" w:hAnsi="Arial"/>
                <w:b/>
                <w:sz w:val="18"/>
                <w:vertAlign w:val="superscript"/>
              </w:rPr>
              <w:t>10</w:t>
            </w:r>
          </w:p>
        </w:tc>
      </w:tr>
      <w:tr w:rsidR="004D1635" w:rsidRPr="00F92868" w14:paraId="392076A3" w14:textId="77777777" w:rsidTr="00232F35">
        <w:trPr>
          <w:trHeight w:val="187"/>
          <w:jc w:val="center"/>
        </w:trPr>
        <w:tc>
          <w:tcPr>
            <w:tcW w:w="1594" w:type="dxa"/>
            <w:shd w:val="clear" w:color="auto" w:fill="auto"/>
          </w:tcPr>
          <w:p w14:paraId="3DB52D87" w14:textId="77777777" w:rsidR="004D1635" w:rsidRPr="00F92868" w:rsidRDefault="004D1635" w:rsidP="00232F35">
            <w:pPr>
              <w:keepNext/>
              <w:keepLines/>
              <w:spacing w:after="0"/>
              <w:jc w:val="center"/>
              <w:rPr>
                <w:rFonts w:ascii="Arial" w:eastAsia="等线" w:hAnsi="Arial"/>
                <w:sz w:val="18"/>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n3</w:t>
            </w:r>
            <w:r>
              <w:rPr>
                <w:rFonts w:ascii="Arial" w:eastAsia="等线" w:hAnsi="Arial"/>
                <w:sz w:val="18"/>
                <w:lang w:val="sv-SE" w:eastAsia="ja-JP"/>
              </w:rPr>
              <w:t>-</w:t>
            </w:r>
            <w:r>
              <w:rPr>
                <w:rFonts w:ascii="Arial" w:eastAsia="等线" w:hAnsi="Arial"/>
                <w:sz w:val="18"/>
                <w:lang w:val="en-US" w:eastAsia="zh-CN"/>
              </w:rPr>
              <w:t>n7</w:t>
            </w:r>
            <w:r>
              <w:rPr>
                <w:rFonts w:ascii="Arial" w:eastAsia="等线" w:hAnsi="Arial"/>
                <w:sz w:val="18"/>
                <w:lang w:val="sv-SE" w:eastAsia="zh-CN"/>
              </w:rPr>
              <w:t>-n67</w:t>
            </w:r>
          </w:p>
        </w:tc>
        <w:tc>
          <w:tcPr>
            <w:tcW w:w="1948" w:type="dxa"/>
            <w:vAlign w:val="center"/>
          </w:tcPr>
          <w:p w14:paraId="6AA05E38" w14:textId="77777777" w:rsidR="004D1635" w:rsidRPr="00405830" w:rsidRDefault="004D1635" w:rsidP="00232F35">
            <w:pPr>
              <w:keepNext/>
              <w:keepLines/>
              <w:spacing w:after="0"/>
              <w:jc w:val="center"/>
              <w:rPr>
                <w:rFonts w:ascii="Arial" w:eastAsia="等线" w:hAnsi="Arial"/>
                <w:color w:val="000000"/>
                <w:sz w:val="18"/>
                <w:lang w:val="en-US" w:eastAsia="zh-CN"/>
              </w:rPr>
            </w:pPr>
            <w:r w:rsidRPr="00405830">
              <w:rPr>
                <w:rFonts w:ascii="Arial" w:eastAsia="等线" w:hAnsi="Arial"/>
                <w:color w:val="000000"/>
                <w:sz w:val="18"/>
                <w:lang w:val="en-US" w:eastAsia="zh-CN"/>
              </w:rPr>
              <w:t>-</w:t>
            </w:r>
          </w:p>
        </w:tc>
        <w:tc>
          <w:tcPr>
            <w:tcW w:w="1948" w:type="dxa"/>
            <w:vAlign w:val="center"/>
          </w:tcPr>
          <w:p w14:paraId="254B83CE" w14:textId="77777777" w:rsidR="004D1635" w:rsidRPr="00405830" w:rsidRDefault="004D1635" w:rsidP="00232F35">
            <w:pPr>
              <w:keepNext/>
              <w:keepLines/>
              <w:spacing w:after="0"/>
              <w:jc w:val="center"/>
              <w:rPr>
                <w:rFonts w:ascii="Arial" w:eastAsia="等线" w:hAnsi="Arial"/>
                <w:color w:val="000000"/>
                <w:sz w:val="18"/>
                <w:lang w:val="en-US" w:eastAsia="zh-CN"/>
              </w:rPr>
            </w:pPr>
            <w:r w:rsidRPr="00405830">
              <w:rPr>
                <w:rFonts w:ascii="Arial" w:eastAsia="等线" w:hAnsi="Arial" w:hint="eastAsia"/>
                <w:color w:val="000000"/>
                <w:sz w:val="18"/>
                <w:lang w:val="en-US" w:eastAsia="zh-CN"/>
              </w:rPr>
              <w:t>-</w:t>
            </w:r>
          </w:p>
        </w:tc>
        <w:tc>
          <w:tcPr>
            <w:tcW w:w="1949" w:type="dxa"/>
            <w:vAlign w:val="center"/>
          </w:tcPr>
          <w:p w14:paraId="5D0C3A2B" w14:textId="77777777" w:rsidR="004D1635" w:rsidRPr="00405830" w:rsidRDefault="004D1635" w:rsidP="00232F35">
            <w:pPr>
              <w:keepNext/>
              <w:keepLines/>
              <w:spacing w:after="0"/>
              <w:jc w:val="center"/>
              <w:rPr>
                <w:rFonts w:ascii="Arial" w:eastAsia="等线" w:hAnsi="Arial"/>
                <w:color w:val="000000"/>
                <w:sz w:val="18"/>
                <w:lang w:val="en-US" w:eastAsia="zh-CN"/>
              </w:rPr>
            </w:pPr>
            <w:r w:rsidRPr="00405830">
              <w:rPr>
                <w:rFonts w:ascii="Arial" w:eastAsia="等线" w:hAnsi="Arial" w:hint="eastAsia"/>
                <w:color w:val="000000"/>
                <w:sz w:val="18"/>
                <w:lang w:val="en-US" w:eastAsia="zh-CN"/>
              </w:rPr>
              <w:t>-</w:t>
            </w:r>
          </w:p>
        </w:tc>
      </w:tr>
      <w:tr w:rsidR="004D1635" w:rsidRPr="00F92868" w14:paraId="213E8309" w14:textId="77777777" w:rsidTr="00232F35">
        <w:trPr>
          <w:trHeight w:val="187"/>
          <w:jc w:val="center"/>
        </w:trPr>
        <w:tc>
          <w:tcPr>
            <w:tcW w:w="7439" w:type="dxa"/>
            <w:gridSpan w:val="4"/>
            <w:tcBorders>
              <w:bottom w:val="single" w:sz="4" w:space="0" w:color="auto"/>
            </w:tcBorders>
            <w:shd w:val="clear" w:color="auto" w:fill="auto"/>
          </w:tcPr>
          <w:p w14:paraId="2D741E16" w14:textId="77777777" w:rsidR="004D1635" w:rsidRPr="00901DE9" w:rsidRDefault="004D1635" w:rsidP="00232F35">
            <w:pPr>
              <w:keepLines/>
              <w:spacing w:after="0"/>
              <w:ind w:left="870" w:hanging="870"/>
              <w:rPr>
                <w:rFonts w:eastAsia="等线" w:cs="Arial"/>
                <w:lang w:eastAsia="ja-JP"/>
              </w:rPr>
            </w:pPr>
            <w:r w:rsidRPr="00901DE9">
              <w:rPr>
                <w:rFonts w:ascii="Arial" w:eastAsia="等线" w:hAnsi="Arial" w:cs="Arial"/>
                <w:sz w:val="18"/>
                <w:lang w:eastAsia="ja-JP"/>
              </w:rPr>
              <w:t>NOTE 9:</w:t>
            </w:r>
            <w:r w:rsidRPr="00901DE9">
              <w:rPr>
                <w:rFonts w:ascii="Arial" w:eastAsia="等线" w:hAnsi="Arial" w:cs="Arial"/>
                <w:sz w:val="18"/>
                <w:lang w:eastAsia="ja-JP"/>
              </w:rPr>
              <w:tab/>
              <w:t xml:space="preserve"> “-” denotes ΔR</w:t>
            </w:r>
            <w:r w:rsidRPr="00901DE9">
              <w:rPr>
                <w:rFonts w:ascii="Arial" w:eastAsia="等线" w:hAnsi="Arial" w:cs="Arial"/>
                <w:sz w:val="18"/>
                <w:vertAlign w:val="subscript"/>
                <w:lang w:eastAsia="ja-JP"/>
              </w:rPr>
              <w:t>IB,c</w:t>
            </w:r>
            <w:r w:rsidRPr="00901DE9">
              <w:rPr>
                <w:rFonts w:ascii="Arial" w:eastAsia="等线" w:hAnsi="Arial" w:cs="Arial"/>
                <w:sz w:val="18"/>
                <w:lang w:eastAsia="ja-JP"/>
              </w:rPr>
              <w:t xml:space="preserve"> = 0.</w:t>
            </w:r>
          </w:p>
          <w:p w14:paraId="5AB307C9" w14:textId="77777777" w:rsidR="004D1635" w:rsidRDefault="004D1635" w:rsidP="00232F35">
            <w:pPr>
              <w:keepLines/>
              <w:spacing w:after="0"/>
              <w:ind w:left="870" w:hanging="870"/>
              <w:rPr>
                <w:rFonts w:ascii="Arial" w:eastAsia="等线" w:hAnsi="Arial"/>
                <w:color w:val="000000"/>
                <w:sz w:val="18"/>
                <w:lang w:val="en-US" w:eastAsia="zh-CN"/>
              </w:rPr>
            </w:pPr>
            <w:r w:rsidRPr="00901DE9">
              <w:rPr>
                <w:rFonts w:ascii="Arial" w:eastAsia="等线" w:hAnsi="Arial" w:cs="Arial"/>
                <w:sz w:val="18"/>
                <w:lang w:eastAsia="ja-JP"/>
              </w:rPr>
              <w:t>NOTE 10:</w:t>
            </w:r>
            <w:r w:rsidRPr="00901DE9">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901DE9">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901DE9">
              <w:rPr>
                <w:rFonts w:ascii="Arial" w:eastAsia="等线" w:hAnsi="Arial" w:cs="Arial"/>
                <w:sz w:val="18"/>
                <w:lang w:eastAsia="ja-JP"/>
              </w:rPr>
              <w:t>.</w:t>
            </w:r>
          </w:p>
        </w:tc>
      </w:tr>
    </w:tbl>
    <w:p w14:paraId="7635C203" w14:textId="77777777" w:rsidR="004D1635" w:rsidRDefault="004D1635" w:rsidP="004D1635">
      <w:bookmarkStart w:id="385" w:name="_Toc120865736"/>
    </w:p>
    <w:p w14:paraId="0760F3D1" w14:textId="344341AA" w:rsidR="004D1635" w:rsidRPr="00A20126" w:rsidRDefault="004D1635" w:rsidP="004D1635">
      <w:pPr>
        <w:pStyle w:val="31"/>
      </w:pPr>
      <w:bookmarkStart w:id="386" w:name="_Toc136288369"/>
      <w:r>
        <w:t>5.37.2</w:t>
      </w:r>
      <w:r>
        <w:tab/>
      </w:r>
      <w:r w:rsidRPr="00A20126">
        <w:t>Specific for 2 bands UL CA</w:t>
      </w:r>
      <w:bookmarkEnd w:id="385"/>
      <w:bookmarkEnd w:id="386"/>
    </w:p>
    <w:p w14:paraId="2D763CD1" w14:textId="628D2C62" w:rsidR="004D1635" w:rsidRPr="00A20126" w:rsidRDefault="004D1635" w:rsidP="004D1635">
      <w:pPr>
        <w:pStyle w:val="41"/>
      </w:pPr>
      <w:bookmarkStart w:id="387" w:name="_Toc120865737"/>
      <w:bookmarkStart w:id="388" w:name="_Toc136288370"/>
      <w:r>
        <w:rPr>
          <w:rFonts w:hint="eastAsia"/>
        </w:rPr>
        <w:t>5.</w:t>
      </w:r>
      <w:r>
        <w:t>37</w:t>
      </w:r>
      <w:r>
        <w:rPr>
          <w:rFonts w:hint="eastAsia"/>
        </w:rPr>
        <w:t>.2</w:t>
      </w:r>
      <w:r>
        <w:t>.1</w:t>
      </w:r>
      <w:r>
        <w:tab/>
      </w:r>
      <w:r>
        <w:rPr>
          <w:rFonts w:hint="eastAsia"/>
        </w:rPr>
        <w:t>UE co-existence studies</w:t>
      </w:r>
      <w:bookmarkEnd w:id="387"/>
      <w:bookmarkEnd w:id="388"/>
    </w:p>
    <w:p w14:paraId="2C07F7FE" w14:textId="77777777" w:rsidR="004D1635" w:rsidRDefault="004D1635" w:rsidP="004D1635">
      <w:pPr>
        <w:pStyle w:val="Guidance"/>
        <w:rPr>
          <w:rFonts w:eastAsia="宋体"/>
          <w:i w:val="0"/>
          <w:color w:val="auto"/>
          <w:szCs w:val="22"/>
          <w:lang w:val="en-US" w:eastAsia="zh-CN"/>
        </w:rPr>
      </w:pPr>
      <w:r>
        <w:rPr>
          <w:rFonts w:eastAsia="宋体"/>
          <w:i w:val="0"/>
          <w:color w:val="auto"/>
          <w:szCs w:val="22"/>
          <w:lang w:val="en-US" w:eastAsia="zh-CN"/>
        </w:rPr>
        <w:t>UL n3-n7 gives IMD2 into DL n67.</w:t>
      </w:r>
    </w:p>
    <w:p w14:paraId="48C18B7D" w14:textId="4386C683" w:rsidR="004D1635" w:rsidRPr="00A20126" w:rsidRDefault="004D1635" w:rsidP="004D1635">
      <w:pPr>
        <w:pStyle w:val="41"/>
      </w:pPr>
      <w:bookmarkStart w:id="389" w:name="_Toc120865738"/>
      <w:bookmarkStart w:id="390" w:name="_Toc136288371"/>
      <w:r>
        <w:rPr>
          <w:rFonts w:hint="eastAsia"/>
        </w:rPr>
        <w:t>5.</w:t>
      </w:r>
      <w:r>
        <w:t>37</w:t>
      </w:r>
      <w:r>
        <w:rPr>
          <w:rFonts w:hint="eastAsia"/>
        </w:rPr>
        <w:t>.2</w:t>
      </w:r>
      <w:r w:rsidRPr="00A20126">
        <w:t>.2</w:t>
      </w:r>
      <w:r w:rsidRPr="00A20126">
        <w:tab/>
        <w:t>REFSENS requirements</w:t>
      </w:r>
      <w:bookmarkEnd w:id="389"/>
      <w:bookmarkEnd w:id="390"/>
    </w:p>
    <w:p w14:paraId="44110770" w14:textId="77777777" w:rsidR="004D1635" w:rsidRDefault="004D1635" w:rsidP="004D1635">
      <w:r>
        <w:t>Based on the co-existence studies there is a need to define MSD values. MSD value from CA_n3-n7-n28 is reused.</w:t>
      </w:r>
    </w:p>
    <w:p w14:paraId="5C572309" w14:textId="22A869A0" w:rsidR="004D1635" w:rsidRDefault="004D1635" w:rsidP="004D1635">
      <w:pPr>
        <w:pStyle w:val="TH"/>
        <w:rPr>
          <w:rFonts w:cs="Arial"/>
        </w:rPr>
      </w:pPr>
      <w:r>
        <w:rPr>
          <w:rFonts w:cs="Arial"/>
        </w:rPr>
        <w:t>Table 5.37.2</w:t>
      </w:r>
      <w:r w:rsidRPr="00A20126">
        <w:rPr>
          <w:rFonts w:cs="Arial"/>
        </w:rPr>
        <w:t>.</w:t>
      </w:r>
      <w:r>
        <w:rPr>
          <w:rFonts w:cs="Arial"/>
        </w:rPr>
        <w:t xml:space="preserve">2-1: </w:t>
      </w:r>
      <w:r w:rsidRPr="00A20126">
        <w:rPr>
          <w:rFonts w:cs="Arial"/>
        </w:rPr>
        <w:t xml:space="preserve">3DL/2UL </w:t>
      </w:r>
      <w:r>
        <w:rPr>
          <w:rFonts w:cs="Arial"/>
        </w:rPr>
        <w:t>inter-band</w:t>
      </w:r>
      <w:r w:rsidRPr="00A20126">
        <w:rPr>
          <w:rFonts w:cs="Arial"/>
        </w:rPr>
        <w:t xml:space="preserve"> 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4D1635" w14:paraId="4BFBBAD9" w14:textId="77777777" w:rsidTr="00232F35">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5E7F7D3" w14:textId="77777777" w:rsidR="004D1635" w:rsidRDefault="004D1635" w:rsidP="00232F35">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F1B0E2C" w14:textId="77777777" w:rsidR="004D1635" w:rsidRDefault="004D1635" w:rsidP="00232F35">
            <w:pPr>
              <w:pStyle w:val="TAH"/>
            </w:pPr>
            <w:r>
              <w:t>Source of IMD</w:t>
            </w:r>
          </w:p>
        </w:tc>
      </w:tr>
      <w:tr w:rsidR="004D1635" w14:paraId="574D3CAC" w14:textId="77777777" w:rsidTr="00232F3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33C0342" w14:textId="77777777" w:rsidR="004D1635" w:rsidRDefault="004D1635" w:rsidP="00232F35">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0055A816" w14:textId="77777777" w:rsidR="004D1635" w:rsidRDefault="004D1635" w:rsidP="00232F35">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711E14CD" w14:textId="77777777" w:rsidR="004D1635" w:rsidRDefault="004D1635" w:rsidP="00232F35">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2A110140" w14:textId="77777777" w:rsidR="004D1635" w:rsidRDefault="004D1635" w:rsidP="00232F35">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6969B104" w14:textId="77777777" w:rsidR="004D1635" w:rsidRDefault="004D1635" w:rsidP="00232F35">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16B8CC35" w14:textId="77777777" w:rsidR="004D1635" w:rsidRDefault="004D1635" w:rsidP="00232F35">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4A7EDA5B" w14:textId="77777777" w:rsidR="004D1635" w:rsidRDefault="004D1635" w:rsidP="00232F35">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7F8BAB5F" w14:textId="77777777" w:rsidR="004D1635" w:rsidRDefault="004D1635" w:rsidP="00232F35">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2C3A654E" w14:textId="77777777" w:rsidR="004D1635" w:rsidRDefault="004D1635" w:rsidP="00232F35">
            <w:pPr>
              <w:pStyle w:val="TAH"/>
            </w:pPr>
          </w:p>
        </w:tc>
      </w:tr>
      <w:tr w:rsidR="004D1635" w14:paraId="583746F4" w14:textId="77777777" w:rsidTr="00232F3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91D7C6F" w14:textId="77777777" w:rsidR="004D1635" w:rsidRDefault="004D1635" w:rsidP="00232F35">
            <w:pPr>
              <w:pStyle w:val="TAC"/>
              <w:rPr>
                <w:lang w:val="en-US" w:eastAsia="zh-CN"/>
              </w:rPr>
            </w:pPr>
            <w:r>
              <w:rPr>
                <w:rFonts w:hint="eastAsia"/>
                <w:lang w:val="en-US" w:eastAsia="zh-CN"/>
              </w:rPr>
              <w:t>CA_n</w:t>
            </w:r>
            <w:r>
              <w:rPr>
                <w:lang w:val="en-US" w:eastAsia="zh-CN"/>
              </w:rPr>
              <w:t>3</w:t>
            </w:r>
            <w:r>
              <w:rPr>
                <w:rFonts w:hint="eastAsia"/>
                <w:lang w:val="en-US" w:eastAsia="zh-CN"/>
              </w:rPr>
              <w:t>-n</w:t>
            </w:r>
            <w:r>
              <w:rPr>
                <w:lang w:val="en-US" w:eastAsia="zh-CN"/>
              </w:rPr>
              <w:t>7</w:t>
            </w:r>
            <w:r>
              <w:rPr>
                <w:rFonts w:hint="eastAsia"/>
                <w:lang w:val="en-US" w:eastAsia="zh-CN"/>
              </w:rPr>
              <w:t>-n</w:t>
            </w:r>
            <w:r>
              <w:rPr>
                <w:lang w:val="en-US" w:eastAsia="zh-CN"/>
              </w:rPr>
              <w:t>67</w:t>
            </w:r>
          </w:p>
        </w:tc>
        <w:tc>
          <w:tcPr>
            <w:tcW w:w="1146" w:type="dxa"/>
            <w:tcBorders>
              <w:top w:val="single" w:sz="4" w:space="0" w:color="auto"/>
              <w:left w:val="single" w:sz="4" w:space="0" w:color="auto"/>
              <w:right w:val="single" w:sz="4" w:space="0" w:color="auto"/>
            </w:tcBorders>
            <w:vAlign w:val="center"/>
          </w:tcPr>
          <w:p w14:paraId="0B3B8206" w14:textId="77777777" w:rsidR="004D1635" w:rsidRDefault="004D1635" w:rsidP="00232F35">
            <w:pPr>
              <w:pStyle w:val="TAC"/>
              <w:rPr>
                <w:lang w:val="en-US" w:eastAsia="ko-KR"/>
              </w:rPr>
            </w:pPr>
            <w:r>
              <w:rPr>
                <w:rFonts w:hint="eastAsia"/>
                <w:lang w:val="en-US" w:eastAsia="zh-CN"/>
              </w:rPr>
              <w:t>n</w:t>
            </w:r>
            <w:r>
              <w:rPr>
                <w:lang w:val="en-US" w:eastAsia="zh-CN"/>
              </w:rPr>
              <w:t>3</w:t>
            </w:r>
          </w:p>
        </w:tc>
        <w:tc>
          <w:tcPr>
            <w:tcW w:w="960" w:type="dxa"/>
            <w:tcBorders>
              <w:top w:val="single" w:sz="4" w:space="0" w:color="auto"/>
              <w:left w:val="single" w:sz="4" w:space="0" w:color="auto"/>
              <w:right w:val="single" w:sz="4" w:space="0" w:color="auto"/>
            </w:tcBorders>
          </w:tcPr>
          <w:p w14:paraId="04F7CF8A" w14:textId="77777777" w:rsidR="004D1635" w:rsidRDefault="004D1635" w:rsidP="00232F35">
            <w:pPr>
              <w:pStyle w:val="TAC"/>
              <w:rPr>
                <w:lang w:val="en-US" w:eastAsia="ko-KR"/>
              </w:rPr>
            </w:pPr>
            <w:r w:rsidRPr="001D386E">
              <w:rPr>
                <w:rFonts w:cs="Arial" w:hint="eastAsia"/>
                <w:lang w:val="en-US"/>
              </w:rPr>
              <w:t>17</w:t>
            </w:r>
            <w:r>
              <w:rPr>
                <w:rFonts w:cs="Arial"/>
                <w:lang w:val="en-US"/>
              </w:rPr>
              <w:t>70</w:t>
            </w:r>
          </w:p>
        </w:tc>
        <w:tc>
          <w:tcPr>
            <w:tcW w:w="964" w:type="dxa"/>
            <w:tcBorders>
              <w:top w:val="single" w:sz="4" w:space="0" w:color="auto"/>
              <w:left w:val="single" w:sz="4" w:space="0" w:color="auto"/>
              <w:right w:val="single" w:sz="4" w:space="0" w:color="auto"/>
            </w:tcBorders>
          </w:tcPr>
          <w:p w14:paraId="31E18CD1" w14:textId="77777777" w:rsidR="004D1635" w:rsidRDefault="004D1635" w:rsidP="00232F35">
            <w:pPr>
              <w:pStyle w:val="TAC"/>
              <w:rPr>
                <w:lang w:val="en-US" w:eastAsia="ko-KR"/>
              </w:rPr>
            </w:pPr>
            <w:r>
              <w:rPr>
                <w:lang w:val="en-US" w:eastAsia="zh-CN"/>
              </w:rPr>
              <w:t>5</w:t>
            </w:r>
          </w:p>
        </w:tc>
        <w:tc>
          <w:tcPr>
            <w:tcW w:w="960" w:type="dxa"/>
            <w:tcBorders>
              <w:top w:val="single" w:sz="4" w:space="0" w:color="auto"/>
              <w:left w:val="single" w:sz="4" w:space="0" w:color="auto"/>
              <w:right w:val="single" w:sz="4" w:space="0" w:color="auto"/>
            </w:tcBorders>
          </w:tcPr>
          <w:p w14:paraId="34E403CB" w14:textId="77777777" w:rsidR="004D1635" w:rsidRDefault="004D1635" w:rsidP="00232F35">
            <w:pPr>
              <w:pStyle w:val="TAC"/>
              <w:rPr>
                <w:lang w:val="en-US" w:eastAsia="ko-KR"/>
              </w:rPr>
            </w:pPr>
            <w:r>
              <w:rPr>
                <w:lang w:val="en-US" w:eastAsia="zh-CN"/>
              </w:rPr>
              <w:t>25</w:t>
            </w:r>
          </w:p>
        </w:tc>
        <w:tc>
          <w:tcPr>
            <w:tcW w:w="960" w:type="dxa"/>
            <w:tcBorders>
              <w:top w:val="single" w:sz="4" w:space="0" w:color="auto"/>
              <w:left w:val="single" w:sz="4" w:space="0" w:color="auto"/>
              <w:right w:val="single" w:sz="4" w:space="0" w:color="auto"/>
            </w:tcBorders>
          </w:tcPr>
          <w:p w14:paraId="2A7262BB" w14:textId="77777777" w:rsidR="004D1635" w:rsidRDefault="004D1635" w:rsidP="00232F35">
            <w:pPr>
              <w:pStyle w:val="TAC"/>
              <w:rPr>
                <w:lang w:val="en-US" w:eastAsia="ko-KR"/>
              </w:rPr>
            </w:pPr>
            <w:r w:rsidRPr="001D386E">
              <w:rPr>
                <w:rFonts w:cs="Arial" w:hint="eastAsia"/>
                <w:lang w:val="en-US"/>
              </w:rPr>
              <w:t>18</w:t>
            </w:r>
            <w:r>
              <w:rPr>
                <w:rFonts w:cs="Arial"/>
                <w:lang w:val="en-US"/>
              </w:rPr>
              <w:t>65</w:t>
            </w:r>
          </w:p>
        </w:tc>
        <w:tc>
          <w:tcPr>
            <w:tcW w:w="977" w:type="dxa"/>
            <w:tcBorders>
              <w:top w:val="single" w:sz="4" w:space="0" w:color="auto"/>
              <w:left w:val="single" w:sz="4" w:space="0" w:color="auto"/>
              <w:bottom w:val="single" w:sz="4" w:space="0" w:color="auto"/>
              <w:right w:val="single" w:sz="4" w:space="0" w:color="auto"/>
            </w:tcBorders>
          </w:tcPr>
          <w:p w14:paraId="01426D90" w14:textId="77777777" w:rsidR="004D1635" w:rsidRDefault="004D1635" w:rsidP="00232F35">
            <w:pPr>
              <w:pStyle w:val="TAC"/>
            </w:pPr>
            <w:r w:rsidRPr="001D386E">
              <w:rPr>
                <w:rFonts w:cs="Arial" w:hint="eastAsia"/>
                <w:lang w:val="en-US"/>
              </w:rPr>
              <w:t>N</w:t>
            </w:r>
            <w:r w:rsidRPr="001D386E">
              <w:rPr>
                <w:rFonts w:cs="Arial"/>
                <w:lang w:val="en-US"/>
              </w:rPr>
              <w:t>/</w:t>
            </w:r>
            <w:r w:rsidRPr="001D386E">
              <w:rPr>
                <w:rFonts w:cs="Arial" w:hint="eastAsia"/>
                <w:lang w:val="en-US"/>
              </w:rPr>
              <w:t>A</w:t>
            </w:r>
          </w:p>
        </w:tc>
        <w:tc>
          <w:tcPr>
            <w:tcW w:w="828" w:type="dxa"/>
            <w:tcBorders>
              <w:top w:val="single" w:sz="4" w:space="0" w:color="auto"/>
              <w:left w:val="single" w:sz="4" w:space="0" w:color="auto"/>
              <w:right w:val="single" w:sz="4" w:space="0" w:color="auto"/>
            </w:tcBorders>
            <w:vAlign w:val="center"/>
          </w:tcPr>
          <w:p w14:paraId="6C71E7AE" w14:textId="77777777" w:rsidR="004D1635" w:rsidRDefault="004D1635" w:rsidP="00232F35">
            <w:pPr>
              <w:pStyle w:val="TAC"/>
              <w:rPr>
                <w:lang w:eastAsia="zh-CN"/>
              </w:rPr>
            </w:pPr>
            <w:r>
              <w:rPr>
                <w:lang w:val="en-US" w:eastAsia="zh-CN"/>
              </w:rPr>
              <w:t>FDD</w:t>
            </w:r>
          </w:p>
        </w:tc>
        <w:tc>
          <w:tcPr>
            <w:tcW w:w="1057" w:type="dxa"/>
            <w:tcBorders>
              <w:top w:val="single" w:sz="4" w:space="0" w:color="auto"/>
              <w:left w:val="single" w:sz="4" w:space="0" w:color="auto"/>
              <w:right w:val="single" w:sz="4" w:space="0" w:color="auto"/>
            </w:tcBorders>
          </w:tcPr>
          <w:p w14:paraId="68D1EB28" w14:textId="77777777" w:rsidR="004D1635" w:rsidRDefault="004D1635" w:rsidP="00232F35">
            <w:pPr>
              <w:pStyle w:val="TAC"/>
            </w:pPr>
            <w:r>
              <w:rPr>
                <w:lang w:val="en-US" w:eastAsia="zh-CN"/>
              </w:rPr>
              <w:t>N/A</w:t>
            </w:r>
          </w:p>
        </w:tc>
      </w:tr>
      <w:tr w:rsidR="004D1635" w14:paraId="605EC1FC" w14:textId="77777777" w:rsidTr="00232F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BA9EE48" w14:textId="77777777" w:rsidR="004D1635" w:rsidRDefault="004D1635" w:rsidP="00232F3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12732B9" w14:textId="77777777" w:rsidR="004D1635" w:rsidRPr="00390D4C" w:rsidRDefault="004D1635" w:rsidP="00232F35">
            <w:pPr>
              <w:pStyle w:val="TAC"/>
              <w:rPr>
                <w:lang w:val="en-US" w:eastAsia="ko-KR"/>
              </w:rPr>
            </w:pPr>
            <w:r>
              <w:rPr>
                <w:rFonts w:hint="eastAsia"/>
                <w:lang w:val="en-US" w:eastAsia="zh-CN"/>
              </w:rPr>
              <w:t>n</w:t>
            </w:r>
            <w:r>
              <w:rPr>
                <w:lang w:val="en-US" w:eastAsia="zh-CN"/>
              </w:rPr>
              <w:t>7</w:t>
            </w:r>
          </w:p>
        </w:tc>
        <w:tc>
          <w:tcPr>
            <w:tcW w:w="960" w:type="dxa"/>
            <w:tcBorders>
              <w:top w:val="single" w:sz="4" w:space="0" w:color="auto"/>
              <w:left w:val="single" w:sz="4" w:space="0" w:color="auto"/>
              <w:right w:val="single" w:sz="4" w:space="0" w:color="auto"/>
            </w:tcBorders>
          </w:tcPr>
          <w:p w14:paraId="77D1B2A1" w14:textId="77777777" w:rsidR="004D1635" w:rsidRDefault="004D1635" w:rsidP="00232F35">
            <w:pPr>
              <w:pStyle w:val="TAC"/>
              <w:rPr>
                <w:lang w:val="en-US" w:eastAsia="ko-KR"/>
              </w:rPr>
            </w:pPr>
            <w:r>
              <w:rPr>
                <w:rFonts w:cs="Arial"/>
                <w:lang w:val="en-US"/>
              </w:rPr>
              <w:t>2520</w:t>
            </w:r>
          </w:p>
        </w:tc>
        <w:tc>
          <w:tcPr>
            <w:tcW w:w="964" w:type="dxa"/>
            <w:tcBorders>
              <w:top w:val="single" w:sz="4" w:space="0" w:color="auto"/>
              <w:left w:val="single" w:sz="4" w:space="0" w:color="auto"/>
              <w:right w:val="single" w:sz="4" w:space="0" w:color="auto"/>
            </w:tcBorders>
          </w:tcPr>
          <w:p w14:paraId="42BEB902" w14:textId="77777777" w:rsidR="004D1635" w:rsidRDefault="004D1635" w:rsidP="00232F35">
            <w:pPr>
              <w:pStyle w:val="TAC"/>
              <w:rPr>
                <w:lang w:val="en-US" w:eastAsia="ko-KR"/>
              </w:rPr>
            </w:pPr>
            <w:r>
              <w:rPr>
                <w:lang w:val="en-US" w:eastAsia="zh-CN"/>
              </w:rPr>
              <w:t>5</w:t>
            </w:r>
          </w:p>
        </w:tc>
        <w:tc>
          <w:tcPr>
            <w:tcW w:w="960" w:type="dxa"/>
            <w:tcBorders>
              <w:top w:val="single" w:sz="4" w:space="0" w:color="auto"/>
              <w:left w:val="single" w:sz="4" w:space="0" w:color="auto"/>
              <w:right w:val="single" w:sz="4" w:space="0" w:color="auto"/>
            </w:tcBorders>
          </w:tcPr>
          <w:p w14:paraId="29CC5892" w14:textId="77777777" w:rsidR="004D1635" w:rsidRDefault="004D1635" w:rsidP="00232F35">
            <w:pPr>
              <w:pStyle w:val="TAC"/>
              <w:rPr>
                <w:lang w:val="en-US" w:eastAsia="ko-KR"/>
              </w:rPr>
            </w:pPr>
            <w:r>
              <w:rPr>
                <w:lang w:val="en-US" w:eastAsia="zh-CN"/>
              </w:rPr>
              <w:t>25</w:t>
            </w:r>
          </w:p>
        </w:tc>
        <w:tc>
          <w:tcPr>
            <w:tcW w:w="960" w:type="dxa"/>
            <w:tcBorders>
              <w:top w:val="single" w:sz="4" w:space="0" w:color="auto"/>
              <w:left w:val="single" w:sz="4" w:space="0" w:color="auto"/>
              <w:right w:val="single" w:sz="4" w:space="0" w:color="auto"/>
            </w:tcBorders>
          </w:tcPr>
          <w:p w14:paraId="1F6EA086" w14:textId="77777777" w:rsidR="004D1635" w:rsidRDefault="004D1635" w:rsidP="00232F35">
            <w:pPr>
              <w:pStyle w:val="TAC"/>
              <w:rPr>
                <w:lang w:val="en-US" w:eastAsia="ko-KR"/>
              </w:rPr>
            </w:pPr>
            <w:r>
              <w:rPr>
                <w:rFonts w:cs="Arial"/>
                <w:lang w:val="en-US"/>
              </w:rPr>
              <w:t>2640</w:t>
            </w:r>
          </w:p>
        </w:tc>
        <w:tc>
          <w:tcPr>
            <w:tcW w:w="977" w:type="dxa"/>
            <w:tcBorders>
              <w:top w:val="single" w:sz="4" w:space="0" w:color="auto"/>
              <w:left w:val="single" w:sz="4" w:space="0" w:color="auto"/>
              <w:bottom w:val="single" w:sz="4" w:space="0" w:color="auto"/>
              <w:right w:val="single" w:sz="4" w:space="0" w:color="auto"/>
            </w:tcBorders>
          </w:tcPr>
          <w:p w14:paraId="7210F318" w14:textId="77777777" w:rsidR="004D1635" w:rsidRDefault="004D1635" w:rsidP="00232F35">
            <w:pPr>
              <w:pStyle w:val="TAC"/>
            </w:pPr>
            <w:r w:rsidRPr="001D386E">
              <w:rPr>
                <w:rFonts w:cs="Arial" w:hint="eastAsia"/>
                <w:lang w:val="en-US"/>
              </w:rPr>
              <w:t>N</w:t>
            </w:r>
            <w:r w:rsidRPr="001D386E">
              <w:rPr>
                <w:rFonts w:cs="Arial"/>
                <w:lang w:val="en-US"/>
              </w:rPr>
              <w:t>/</w:t>
            </w:r>
            <w:r w:rsidRPr="001D386E">
              <w:rPr>
                <w:rFonts w:cs="Arial" w:hint="eastAsia"/>
                <w:lang w:val="en-US"/>
              </w:rPr>
              <w:t>A</w:t>
            </w:r>
          </w:p>
        </w:tc>
        <w:tc>
          <w:tcPr>
            <w:tcW w:w="828" w:type="dxa"/>
            <w:tcBorders>
              <w:top w:val="single" w:sz="4" w:space="0" w:color="auto"/>
              <w:left w:val="single" w:sz="4" w:space="0" w:color="auto"/>
              <w:right w:val="single" w:sz="4" w:space="0" w:color="auto"/>
            </w:tcBorders>
            <w:vAlign w:val="center"/>
          </w:tcPr>
          <w:p w14:paraId="0F4AC553" w14:textId="77777777" w:rsidR="004D1635" w:rsidRDefault="004D1635" w:rsidP="00232F35">
            <w:pPr>
              <w:pStyle w:val="TAC"/>
              <w:rPr>
                <w:lang w:eastAsia="zh-CN"/>
              </w:rPr>
            </w:pPr>
            <w:r>
              <w:rPr>
                <w:lang w:val="en-US" w:eastAsia="zh-CN"/>
              </w:rPr>
              <w:t>FDD</w:t>
            </w:r>
          </w:p>
        </w:tc>
        <w:tc>
          <w:tcPr>
            <w:tcW w:w="1057" w:type="dxa"/>
            <w:tcBorders>
              <w:top w:val="single" w:sz="4" w:space="0" w:color="auto"/>
              <w:left w:val="single" w:sz="4" w:space="0" w:color="auto"/>
              <w:right w:val="single" w:sz="4" w:space="0" w:color="auto"/>
            </w:tcBorders>
          </w:tcPr>
          <w:p w14:paraId="4280C051" w14:textId="77777777" w:rsidR="004D1635" w:rsidRDefault="004D1635" w:rsidP="00232F35">
            <w:pPr>
              <w:pStyle w:val="TAC"/>
            </w:pPr>
            <w:r>
              <w:rPr>
                <w:lang w:val="en-US" w:eastAsia="zh-CN"/>
              </w:rPr>
              <w:t>N/A</w:t>
            </w:r>
          </w:p>
        </w:tc>
      </w:tr>
      <w:tr w:rsidR="004D1635" w14:paraId="732F1EDB" w14:textId="77777777" w:rsidTr="00232F3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E44C33B" w14:textId="77777777" w:rsidR="004D1635" w:rsidRDefault="004D1635" w:rsidP="00232F3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F026A61" w14:textId="77777777" w:rsidR="004D1635" w:rsidRDefault="004D1635" w:rsidP="00232F35">
            <w:pPr>
              <w:pStyle w:val="TAC"/>
              <w:rPr>
                <w:lang w:val="en-US" w:eastAsia="ko-KR"/>
              </w:rPr>
            </w:pPr>
            <w:r>
              <w:rPr>
                <w:rFonts w:hint="eastAsia"/>
                <w:lang w:val="en-US" w:eastAsia="zh-CN"/>
              </w:rPr>
              <w:t>n</w:t>
            </w:r>
            <w:r>
              <w:rPr>
                <w:lang w:val="en-US" w:eastAsia="zh-CN"/>
              </w:rPr>
              <w:t>67</w:t>
            </w:r>
          </w:p>
        </w:tc>
        <w:tc>
          <w:tcPr>
            <w:tcW w:w="960" w:type="dxa"/>
            <w:tcBorders>
              <w:top w:val="single" w:sz="4" w:space="0" w:color="auto"/>
              <w:left w:val="single" w:sz="4" w:space="0" w:color="auto"/>
              <w:right w:val="single" w:sz="4" w:space="0" w:color="auto"/>
            </w:tcBorders>
          </w:tcPr>
          <w:p w14:paraId="3AB7CAB4" w14:textId="77777777" w:rsidR="004D1635" w:rsidRDefault="004D1635" w:rsidP="00232F35">
            <w:pPr>
              <w:pStyle w:val="TAC"/>
              <w:rPr>
                <w:lang w:val="en-US" w:eastAsia="ko-KR"/>
              </w:rPr>
            </w:pPr>
            <w:r>
              <w:rPr>
                <w:rFonts w:cs="Arial"/>
                <w:lang w:val="en-US"/>
              </w:rPr>
              <w:t>N/A</w:t>
            </w:r>
          </w:p>
        </w:tc>
        <w:tc>
          <w:tcPr>
            <w:tcW w:w="964" w:type="dxa"/>
            <w:tcBorders>
              <w:top w:val="single" w:sz="4" w:space="0" w:color="auto"/>
              <w:left w:val="single" w:sz="4" w:space="0" w:color="auto"/>
              <w:right w:val="single" w:sz="4" w:space="0" w:color="auto"/>
            </w:tcBorders>
          </w:tcPr>
          <w:p w14:paraId="37E82F76" w14:textId="77777777" w:rsidR="004D1635" w:rsidRDefault="004D1635" w:rsidP="00232F35">
            <w:pPr>
              <w:pStyle w:val="TAC"/>
              <w:rPr>
                <w:lang w:val="en-US" w:eastAsia="ko-KR"/>
              </w:rPr>
            </w:pPr>
            <w:r>
              <w:rPr>
                <w:lang w:val="en-US" w:eastAsia="zh-CN"/>
              </w:rPr>
              <w:t>5</w:t>
            </w:r>
          </w:p>
        </w:tc>
        <w:tc>
          <w:tcPr>
            <w:tcW w:w="960" w:type="dxa"/>
            <w:tcBorders>
              <w:top w:val="single" w:sz="4" w:space="0" w:color="auto"/>
              <w:left w:val="single" w:sz="4" w:space="0" w:color="auto"/>
              <w:right w:val="single" w:sz="4" w:space="0" w:color="auto"/>
            </w:tcBorders>
          </w:tcPr>
          <w:p w14:paraId="61719410" w14:textId="77777777" w:rsidR="004D1635" w:rsidRDefault="004D1635" w:rsidP="00232F35">
            <w:pPr>
              <w:pStyle w:val="TAC"/>
              <w:rPr>
                <w:lang w:val="en-US" w:eastAsia="ko-KR"/>
              </w:rPr>
            </w:pPr>
            <w:r>
              <w:rPr>
                <w:lang w:val="en-US" w:eastAsia="zh-CN"/>
              </w:rPr>
              <w:t>25</w:t>
            </w:r>
          </w:p>
        </w:tc>
        <w:tc>
          <w:tcPr>
            <w:tcW w:w="960" w:type="dxa"/>
            <w:tcBorders>
              <w:top w:val="single" w:sz="4" w:space="0" w:color="auto"/>
              <w:left w:val="single" w:sz="4" w:space="0" w:color="auto"/>
              <w:right w:val="single" w:sz="4" w:space="0" w:color="auto"/>
            </w:tcBorders>
          </w:tcPr>
          <w:p w14:paraId="5D4A0D9E" w14:textId="77777777" w:rsidR="004D1635" w:rsidRDefault="004D1635" w:rsidP="00232F35">
            <w:pPr>
              <w:pStyle w:val="TAC"/>
              <w:rPr>
                <w:lang w:val="en-US" w:eastAsia="ko-KR"/>
              </w:rPr>
            </w:pPr>
            <w:r>
              <w:rPr>
                <w:rFonts w:cs="Arial"/>
                <w:lang w:val="en-US"/>
              </w:rPr>
              <w:t>750</w:t>
            </w:r>
          </w:p>
        </w:tc>
        <w:tc>
          <w:tcPr>
            <w:tcW w:w="977" w:type="dxa"/>
            <w:tcBorders>
              <w:top w:val="single" w:sz="4" w:space="0" w:color="auto"/>
              <w:left w:val="single" w:sz="4" w:space="0" w:color="auto"/>
              <w:bottom w:val="single" w:sz="4" w:space="0" w:color="auto"/>
              <w:right w:val="single" w:sz="4" w:space="0" w:color="auto"/>
            </w:tcBorders>
          </w:tcPr>
          <w:p w14:paraId="7CF93E23" w14:textId="77777777" w:rsidR="004D1635" w:rsidRDefault="004D1635" w:rsidP="00232F35">
            <w:pPr>
              <w:pStyle w:val="TAC"/>
            </w:pPr>
            <w:r>
              <w:rPr>
                <w:rFonts w:cs="Arial"/>
                <w:lang w:val="en-US"/>
              </w:rPr>
              <w:t>20</w:t>
            </w:r>
          </w:p>
        </w:tc>
        <w:tc>
          <w:tcPr>
            <w:tcW w:w="828" w:type="dxa"/>
            <w:tcBorders>
              <w:top w:val="single" w:sz="4" w:space="0" w:color="auto"/>
              <w:left w:val="single" w:sz="4" w:space="0" w:color="auto"/>
              <w:right w:val="single" w:sz="4" w:space="0" w:color="auto"/>
            </w:tcBorders>
            <w:vAlign w:val="center"/>
          </w:tcPr>
          <w:p w14:paraId="00D1B975" w14:textId="77777777" w:rsidR="004D1635" w:rsidRDefault="004D1635" w:rsidP="00232F35">
            <w:pPr>
              <w:pStyle w:val="TAC"/>
              <w:rPr>
                <w:lang w:eastAsia="zh-CN"/>
              </w:rPr>
            </w:pPr>
            <w:r>
              <w:rPr>
                <w:lang w:val="en-US" w:eastAsia="zh-CN"/>
              </w:rPr>
              <w:t>SDL</w:t>
            </w:r>
          </w:p>
        </w:tc>
        <w:tc>
          <w:tcPr>
            <w:tcW w:w="1057" w:type="dxa"/>
            <w:tcBorders>
              <w:top w:val="single" w:sz="4" w:space="0" w:color="auto"/>
              <w:left w:val="single" w:sz="4" w:space="0" w:color="auto"/>
              <w:right w:val="single" w:sz="4" w:space="0" w:color="auto"/>
            </w:tcBorders>
          </w:tcPr>
          <w:p w14:paraId="08C470FC" w14:textId="77777777" w:rsidR="004D1635" w:rsidRDefault="004D1635" w:rsidP="00232F35">
            <w:pPr>
              <w:pStyle w:val="TAC"/>
            </w:pPr>
            <w:r>
              <w:rPr>
                <w:lang w:val="en-US" w:eastAsia="zh-CN"/>
              </w:rPr>
              <w:t>IMD2</w:t>
            </w:r>
          </w:p>
        </w:tc>
      </w:tr>
    </w:tbl>
    <w:p w14:paraId="71BF9C72" w14:textId="77777777" w:rsidR="004D1635" w:rsidRDefault="004D1635" w:rsidP="004D1635">
      <w:pPr>
        <w:rPr>
          <w:rFonts w:ascii="Arial" w:hAnsi="Arial" w:cs="Arial"/>
          <w:color w:val="0000FF"/>
          <w:sz w:val="32"/>
          <w:szCs w:val="32"/>
          <w:lang w:eastAsia="ja-JP"/>
        </w:rPr>
      </w:pPr>
    </w:p>
    <w:p w14:paraId="04F1553C" w14:textId="42AF06F6" w:rsidR="00232F35" w:rsidRDefault="00232F35" w:rsidP="00232F35">
      <w:pPr>
        <w:pStyle w:val="21"/>
      </w:pPr>
      <w:bookmarkStart w:id="391" w:name="_Toc136288372"/>
      <w:r>
        <w:rPr>
          <w:rFonts w:hint="eastAsia"/>
        </w:rPr>
        <w:t>5.</w:t>
      </w:r>
      <w:r>
        <w:t>38</w:t>
      </w:r>
      <w:r w:rsidRPr="000469EC">
        <w:tab/>
      </w:r>
      <w:r>
        <w:rPr>
          <w:rFonts w:hint="eastAsia"/>
        </w:rPr>
        <w:t>CA_n</w:t>
      </w:r>
      <w:r>
        <w:t>1</w:t>
      </w:r>
      <w:r>
        <w:rPr>
          <w:rFonts w:hint="eastAsia"/>
        </w:rPr>
        <w:t>-n</w:t>
      </w:r>
      <w:r>
        <w:t>28</w:t>
      </w:r>
      <w:r>
        <w:rPr>
          <w:rFonts w:hint="eastAsia"/>
        </w:rPr>
        <w:t>-n</w:t>
      </w:r>
      <w:r>
        <w:t>46</w:t>
      </w:r>
      <w:bookmarkEnd w:id="391"/>
    </w:p>
    <w:p w14:paraId="748990E3" w14:textId="22A18006" w:rsidR="00232F35" w:rsidRPr="003474CF" w:rsidRDefault="00232F35" w:rsidP="00232F35">
      <w:pPr>
        <w:pStyle w:val="31"/>
      </w:pPr>
      <w:bookmarkStart w:id="392" w:name="_Toc136288373"/>
      <w:r w:rsidRPr="003474CF">
        <w:t>5.38.1</w:t>
      </w:r>
      <w:r w:rsidRPr="003474CF">
        <w:tab/>
        <w:t>Common for 1 band UL and 2 bands UL</w:t>
      </w:r>
      <w:r>
        <w:t xml:space="preserve"> CA</w:t>
      </w:r>
      <w:bookmarkEnd w:id="392"/>
    </w:p>
    <w:p w14:paraId="5C8844EE" w14:textId="2FEEA14E" w:rsidR="00232F35" w:rsidRPr="003474CF" w:rsidRDefault="00232F35" w:rsidP="003474CF">
      <w:pPr>
        <w:pStyle w:val="41"/>
      </w:pPr>
      <w:bookmarkStart w:id="393" w:name="_Toc28572"/>
      <w:bookmarkStart w:id="394" w:name="_Toc28129"/>
      <w:bookmarkStart w:id="395" w:name="_Toc2519"/>
      <w:bookmarkStart w:id="396" w:name="_Toc9747"/>
      <w:bookmarkStart w:id="397" w:name="_Toc4129"/>
      <w:bookmarkStart w:id="398" w:name="_Toc16675"/>
      <w:bookmarkStart w:id="399" w:name="_Toc12245"/>
      <w:bookmarkStart w:id="400" w:name="_Toc31861"/>
      <w:bookmarkStart w:id="401" w:name="_Toc136288374"/>
      <w:r w:rsidRPr="003474CF">
        <w:t>5.38.1.1</w:t>
      </w:r>
      <w:r w:rsidRPr="003474CF">
        <w:tab/>
      </w:r>
      <w:bookmarkEnd w:id="393"/>
      <w:bookmarkEnd w:id="394"/>
      <w:bookmarkEnd w:id="395"/>
      <w:bookmarkEnd w:id="396"/>
      <w:bookmarkEnd w:id="397"/>
      <w:bookmarkEnd w:id="398"/>
      <w:bookmarkEnd w:id="399"/>
      <w:bookmarkEnd w:id="400"/>
      <w:r w:rsidRPr="003474CF">
        <w:t>Operating bands for CA</w:t>
      </w:r>
      <w:bookmarkEnd w:id="401"/>
    </w:p>
    <w:p w14:paraId="72C95106" w14:textId="634240B9" w:rsidR="00232F35" w:rsidRPr="00B95E97" w:rsidRDefault="00232F35" w:rsidP="00232F35">
      <w:pPr>
        <w:pStyle w:val="TH"/>
        <w:rPr>
          <w:lang w:eastAsia="ja-JP"/>
        </w:rPr>
      </w:pPr>
      <w:r>
        <w:t>Table 5.38.1</w:t>
      </w:r>
      <w:r>
        <w:rPr>
          <w:lang w:eastAsia="zh-CN"/>
        </w:rPr>
        <w:t>.1</w:t>
      </w:r>
      <w:r>
        <w:t xml:space="preserve">-1: </w:t>
      </w:r>
      <w:r w:rsidRPr="000469EC">
        <w:rPr>
          <w:rFonts w:cs="Arial"/>
        </w:rPr>
        <w:t>Inter-band CA operating bands involving FR1 (three bands)</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5"/>
        <w:gridCol w:w="1243"/>
        <w:gridCol w:w="1120"/>
        <w:gridCol w:w="295"/>
        <w:gridCol w:w="1593"/>
        <w:gridCol w:w="1231"/>
        <w:gridCol w:w="355"/>
        <w:gridCol w:w="1530"/>
        <w:gridCol w:w="1043"/>
      </w:tblGrid>
      <w:tr w:rsidR="00232F35" w14:paraId="1A867759" w14:textId="77777777" w:rsidTr="00232F35">
        <w:trPr>
          <w:trHeight w:val="268"/>
          <w:jc w:val="center"/>
        </w:trPr>
        <w:tc>
          <w:tcPr>
            <w:tcW w:w="1325" w:type="dxa"/>
            <w:vMerge w:val="restart"/>
            <w:tcBorders>
              <w:top w:val="single" w:sz="4" w:space="0" w:color="auto"/>
              <w:left w:val="single" w:sz="4" w:space="0" w:color="auto"/>
              <w:bottom w:val="single" w:sz="4" w:space="0" w:color="auto"/>
              <w:right w:val="single" w:sz="4" w:space="0" w:color="auto"/>
            </w:tcBorders>
            <w:vAlign w:val="center"/>
            <w:hideMark/>
          </w:tcPr>
          <w:p w14:paraId="303648F8"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b/>
                <w:sz w:val="18"/>
                <w:lang w:val="zh-CN" w:eastAsia="zh-CN"/>
              </w:rPr>
            </w:pPr>
            <w:r>
              <w:rPr>
                <w:rFonts w:ascii="Arial" w:hAnsi="Arial" w:cs="Arial"/>
                <w:b/>
                <w:sz w:val="18"/>
                <w:lang w:val="zh-CN" w:eastAsia="ja-JP"/>
              </w:rPr>
              <w:t>NR</w:t>
            </w:r>
            <w:r>
              <w:rPr>
                <w:rFonts w:ascii="Arial" w:hAnsi="Arial" w:cs="Arial"/>
                <w:b/>
                <w:sz w:val="18"/>
                <w:lang w:val="zh-CN" w:eastAsia="zh-CN"/>
              </w:rPr>
              <w:t xml:space="preserve"> </w:t>
            </w:r>
            <w:r>
              <w:rPr>
                <w:rFonts w:ascii="Arial" w:hAnsi="Arial" w:cs="Arial"/>
                <w:b/>
                <w:sz w:val="18"/>
                <w:lang w:val="zh-CN" w:eastAsia="ja-JP"/>
              </w:rPr>
              <w:t>CA</w:t>
            </w:r>
            <w:r>
              <w:rPr>
                <w:rFonts w:ascii="Arial" w:hAnsi="Arial" w:cs="Arial"/>
                <w:b/>
                <w:sz w:val="18"/>
                <w:lang w:val="zh-CN" w:eastAsia="zh-CN"/>
              </w:rPr>
              <w:t xml:space="preserve"> Band Combination</w:t>
            </w:r>
          </w:p>
        </w:tc>
        <w:tc>
          <w:tcPr>
            <w:tcW w:w="1243" w:type="dxa"/>
            <w:vMerge w:val="restart"/>
            <w:tcBorders>
              <w:top w:val="single" w:sz="4" w:space="0" w:color="auto"/>
              <w:left w:val="single" w:sz="4" w:space="0" w:color="auto"/>
              <w:bottom w:val="single" w:sz="4" w:space="0" w:color="auto"/>
              <w:right w:val="single" w:sz="4" w:space="0" w:color="auto"/>
            </w:tcBorders>
            <w:vAlign w:val="center"/>
            <w:hideMark/>
          </w:tcPr>
          <w:p w14:paraId="2D9A1A40"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b/>
                <w:sz w:val="18"/>
                <w:lang w:val="zh-CN" w:eastAsia="zh-CN"/>
              </w:rPr>
            </w:pPr>
            <w:r>
              <w:rPr>
                <w:rFonts w:ascii="Arial" w:hAnsi="Arial" w:cs="Arial"/>
                <w:b/>
                <w:sz w:val="18"/>
                <w:lang w:val="zh-CN" w:eastAsia="ja-JP"/>
              </w:rPr>
              <w:t>NR</w:t>
            </w:r>
            <w:r>
              <w:rPr>
                <w:rFonts w:ascii="Arial" w:hAnsi="Arial" w:cs="Arial"/>
                <w:b/>
                <w:sz w:val="18"/>
                <w:lang w:val="zh-CN" w:eastAsia="zh-CN"/>
              </w:rPr>
              <w:t xml:space="preserve"> Band</w:t>
            </w:r>
          </w:p>
        </w:tc>
        <w:tc>
          <w:tcPr>
            <w:tcW w:w="3008" w:type="dxa"/>
            <w:gridSpan w:val="3"/>
            <w:tcBorders>
              <w:top w:val="single" w:sz="4" w:space="0" w:color="auto"/>
              <w:left w:val="single" w:sz="4" w:space="0" w:color="auto"/>
              <w:bottom w:val="single" w:sz="4" w:space="0" w:color="auto"/>
              <w:right w:val="single" w:sz="4" w:space="0" w:color="auto"/>
            </w:tcBorders>
            <w:hideMark/>
          </w:tcPr>
          <w:p w14:paraId="0BEDE005"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b/>
                <w:sz w:val="18"/>
                <w:lang w:val="zh-CN" w:eastAsia="zh-CN"/>
              </w:rPr>
            </w:pPr>
            <w:r>
              <w:rPr>
                <w:rFonts w:ascii="Arial" w:hAnsi="Arial" w:cs="Arial"/>
                <w:b/>
                <w:sz w:val="18"/>
                <w:lang w:val="zh-CN" w:eastAsia="zh-CN"/>
              </w:rPr>
              <w:t>Uplink (UL) band</w:t>
            </w:r>
          </w:p>
        </w:tc>
        <w:tc>
          <w:tcPr>
            <w:tcW w:w="3116" w:type="dxa"/>
            <w:gridSpan w:val="3"/>
            <w:tcBorders>
              <w:top w:val="single" w:sz="4" w:space="0" w:color="auto"/>
              <w:left w:val="single" w:sz="4" w:space="0" w:color="auto"/>
              <w:bottom w:val="single" w:sz="4" w:space="0" w:color="auto"/>
              <w:right w:val="single" w:sz="4" w:space="0" w:color="auto"/>
            </w:tcBorders>
            <w:hideMark/>
          </w:tcPr>
          <w:p w14:paraId="3FB7E054"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b/>
                <w:sz w:val="18"/>
                <w:lang w:val="zh-CN" w:eastAsia="zh-CN"/>
              </w:rPr>
            </w:pPr>
            <w:r>
              <w:rPr>
                <w:rFonts w:ascii="Arial" w:hAnsi="Arial" w:cs="Arial"/>
                <w:b/>
                <w:sz w:val="18"/>
                <w:lang w:val="zh-CN" w:eastAsia="zh-CN"/>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0C25DF6B" w14:textId="77777777" w:rsidR="00232F35" w:rsidRDefault="00232F35" w:rsidP="00232F35">
            <w:pPr>
              <w:keepNext/>
              <w:keepLines/>
              <w:spacing w:after="0" w:line="256" w:lineRule="auto"/>
              <w:jc w:val="center"/>
              <w:rPr>
                <w:rFonts w:ascii="Arial" w:hAnsi="Arial" w:cs="Arial"/>
                <w:b/>
                <w:sz w:val="18"/>
                <w:lang w:val="zh-CN" w:eastAsia="zh-CN"/>
              </w:rPr>
            </w:pPr>
            <w:r>
              <w:rPr>
                <w:rFonts w:ascii="Arial" w:hAnsi="Arial" w:cs="Arial"/>
                <w:b/>
                <w:sz w:val="18"/>
                <w:lang w:val="zh-CN" w:eastAsia="zh-CN"/>
              </w:rPr>
              <w:t>Duplex</w:t>
            </w:r>
          </w:p>
          <w:p w14:paraId="23F8CABD"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b/>
                <w:sz w:val="18"/>
                <w:lang w:val="zh-CN" w:eastAsia="zh-CN"/>
              </w:rPr>
            </w:pPr>
            <w:r>
              <w:rPr>
                <w:rFonts w:ascii="Arial" w:hAnsi="Arial" w:cs="Arial"/>
                <w:b/>
                <w:sz w:val="18"/>
                <w:lang w:val="zh-CN" w:eastAsia="zh-CN"/>
              </w:rPr>
              <w:t>mode</w:t>
            </w:r>
          </w:p>
        </w:tc>
      </w:tr>
      <w:tr w:rsidR="00232F35" w14:paraId="0F38C2D7" w14:textId="77777777" w:rsidTr="00232F35">
        <w:trPr>
          <w:trHeight w:val="184"/>
          <w:jc w:val="center"/>
        </w:trPr>
        <w:tc>
          <w:tcPr>
            <w:tcW w:w="1325" w:type="dxa"/>
            <w:vMerge/>
            <w:tcBorders>
              <w:top w:val="single" w:sz="4" w:space="0" w:color="auto"/>
              <w:left w:val="single" w:sz="4" w:space="0" w:color="auto"/>
              <w:bottom w:val="single" w:sz="4" w:space="0" w:color="auto"/>
              <w:right w:val="single" w:sz="4" w:space="0" w:color="auto"/>
            </w:tcBorders>
            <w:vAlign w:val="center"/>
            <w:hideMark/>
          </w:tcPr>
          <w:p w14:paraId="339D5E22" w14:textId="77777777" w:rsidR="00232F35" w:rsidRDefault="00232F35" w:rsidP="00232F35">
            <w:pPr>
              <w:spacing w:after="0"/>
              <w:rPr>
                <w:rFonts w:ascii="Arial" w:hAnsi="Arial" w:cs="Arial"/>
                <w:b/>
                <w:sz w:val="18"/>
                <w:lang w:val="zh-CN" w:eastAsia="zh-CN"/>
              </w:rPr>
            </w:pPr>
          </w:p>
        </w:tc>
        <w:tc>
          <w:tcPr>
            <w:tcW w:w="1243" w:type="dxa"/>
            <w:vMerge/>
            <w:tcBorders>
              <w:top w:val="single" w:sz="4" w:space="0" w:color="auto"/>
              <w:left w:val="single" w:sz="4" w:space="0" w:color="auto"/>
              <w:bottom w:val="single" w:sz="4" w:space="0" w:color="auto"/>
              <w:right w:val="single" w:sz="4" w:space="0" w:color="auto"/>
            </w:tcBorders>
            <w:vAlign w:val="center"/>
            <w:hideMark/>
          </w:tcPr>
          <w:p w14:paraId="37311F29" w14:textId="77777777" w:rsidR="00232F35" w:rsidRDefault="00232F35" w:rsidP="00232F35">
            <w:pPr>
              <w:spacing w:after="0"/>
              <w:rPr>
                <w:rFonts w:ascii="Arial" w:hAnsi="Arial" w:cs="Arial"/>
                <w:b/>
                <w:sz w:val="18"/>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hideMark/>
          </w:tcPr>
          <w:p w14:paraId="72853571"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b/>
                <w:sz w:val="18"/>
                <w:lang w:val="zh-CN" w:eastAsia="zh-CN"/>
              </w:rPr>
            </w:pPr>
            <w:r>
              <w:rPr>
                <w:rFonts w:ascii="Arial" w:hAnsi="Arial" w:cs="Arial"/>
                <w:b/>
                <w:sz w:val="18"/>
                <w:lang w:val="zh-CN" w:eastAsia="zh-CN"/>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hideMark/>
          </w:tcPr>
          <w:p w14:paraId="7B60302D"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b/>
                <w:sz w:val="18"/>
                <w:lang w:val="zh-CN" w:eastAsia="zh-CN"/>
              </w:rPr>
            </w:pPr>
            <w:r>
              <w:rPr>
                <w:rFonts w:ascii="Arial" w:hAnsi="Arial" w:cs="Arial"/>
                <w:b/>
                <w:sz w:val="18"/>
                <w:lang w:val="zh-CN" w:eastAsia="zh-CN"/>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34251F91" w14:textId="77777777" w:rsidR="00232F35" w:rsidRDefault="00232F35" w:rsidP="00232F35">
            <w:pPr>
              <w:spacing w:after="0"/>
              <w:rPr>
                <w:rFonts w:ascii="Arial" w:hAnsi="Arial" w:cs="Arial"/>
                <w:b/>
                <w:sz w:val="18"/>
                <w:lang w:val="zh-CN" w:eastAsia="zh-CN"/>
              </w:rPr>
            </w:pPr>
          </w:p>
        </w:tc>
      </w:tr>
      <w:tr w:rsidR="00232F35" w14:paraId="4CB02981" w14:textId="77777777" w:rsidTr="00232F35">
        <w:trPr>
          <w:trHeight w:val="184"/>
          <w:jc w:val="center"/>
        </w:trPr>
        <w:tc>
          <w:tcPr>
            <w:tcW w:w="1325" w:type="dxa"/>
            <w:vMerge/>
            <w:tcBorders>
              <w:top w:val="single" w:sz="4" w:space="0" w:color="auto"/>
              <w:left w:val="single" w:sz="4" w:space="0" w:color="auto"/>
              <w:bottom w:val="single" w:sz="4" w:space="0" w:color="auto"/>
              <w:right w:val="single" w:sz="4" w:space="0" w:color="auto"/>
            </w:tcBorders>
            <w:vAlign w:val="center"/>
            <w:hideMark/>
          </w:tcPr>
          <w:p w14:paraId="0F975852" w14:textId="77777777" w:rsidR="00232F35" w:rsidRDefault="00232F35" w:rsidP="00232F35">
            <w:pPr>
              <w:spacing w:after="0"/>
              <w:rPr>
                <w:rFonts w:ascii="Arial" w:hAnsi="Arial" w:cs="Arial"/>
                <w:b/>
                <w:sz w:val="18"/>
                <w:lang w:val="zh-CN" w:eastAsia="zh-CN"/>
              </w:rPr>
            </w:pPr>
          </w:p>
        </w:tc>
        <w:tc>
          <w:tcPr>
            <w:tcW w:w="1243" w:type="dxa"/>
            <w:vMerge/>
            <w:tcBorders>
              <w:top w:val="single" w:sz="4" w:space="0" w:color="auto"/>
              <w:left w:val="single" w:sz="4" w:space="0" w:color="auto"/>
              <w:bottom w:val="single" w:sz="4" w:space="0" w:color="auto"/>
              <w:right w:val="single" w:sz="4" w:space="0" w:color="auto"/>
            </w:tcBorders>
            <w:vAlign w:val="center"/>
            <w:hideMark/>
          </w:tcPr>
          <w:p w14:paraId="3C240DB1" w14:textId="77777777" w:rsidR="00232F35" w:rsidRDefault="00232F35" w:rsidP="00232F35">
            <w:pPr>
              <w:spacing w:after="0"/>
              <w:rPr>
                <w:rFonts w:ascii="Arial" w:hAnsi="Arial" w:cs="Arial"/>
                <w:b/>
                <w:sz w:val="18"/>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hideMark/>
          </w:tcPr>
          <w:p w14:paraId="4E2E1937" w14:textId="77777777" w:rsidR="00232F35" w:rsidRPr="006F4D4D" w:rsidRDefault="00232F35" w:rsidP="00232F35">
            <w:pPr>
              <w:keepNext/>
              <w:keepLines/>
              <w:overflowPunct w:val="0"/>
              <w:autoSpaceDE w:val="0"/>
              <w:autoSpaceDN w:val="0"/>
              <w:adjustRightInd w:val="0"/>
              <w:spacing w:after="0" w:line="256" w:lineRule="auto"/>
              <w:jc w:val="center"/>
              <w:rPr>
                <w:rFonts w:ascii="Arial" w:hAnsi="Arial" w:cs="Arial"/>
                <w:b/>
                <w:sz w:val="18"/>
                <w:lang w:val="en-US" w:eastAsia="zh-CN"/>
              </w:rPr>
            </w:pPr>
            <w:r w:rsidRPr="006F4D4D">
              <w:rPr>
                <w:rFonts w:ascii="Arial" w:hAnsi="Arial" w:cs="Arial"/>
                <w:b/>
                <w:sz w:val="18"/>
                <w:lang w:val="en-US" w:eastAsia="zh-CN"/>
              </w:rPr>
              <w:t>F</w:t>
            </w:r>
            <w:r w:rsidRPr="006F4D4D">
              <w:rPr>
                <w:rFonts w:ascii="Arial" w:hAnsi="Arial" w:cs="Arial"/>
                <w:b/>
                <w:sz w:val="18"/>
                <w:vertAlign w:val="subscript"/>
                <w:lang w:val="en-US" w:eastAsia="zh-CN"/>
              </w:rPr>
              <w:t>UL_low</w:t>
            </w:r>
            <w:r w:rsidRPr="006F4D4D">
              <w:rPr>
                <w:rFonts w:ascii="Arial" w:hAnsi="Arial" w:cs="Arial"/>
                <w:b/>
                <w:sz w:val="18"/>
                <w:lang w:val="en-US" w:eastAsia="zh-CN"/>
              </w:rPr>
              <w:t xml:space="preserve"> – F</w:t>
            </w:r>
            <w:r w:rsidRPr="006F4D4D">
              <w:rPr>
                <w:rFonts w:ascii="Arial" w:hAnsi="Arial" w:cs="Arial"/>
                <w:b/>
                <w:sz w:val="18"/>
                <w:vertAlign w:val="subscript"/>
                <w:lang w:val="en-US" w:eastAsia="zh-CN"/>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14:paraId="598A2B9F" w14:textId="77777777" w:rsidR="00232F35" w:rsidRPr="006F4D4D" w:rsidRDefault="00232F35" w:rsidP="00232F35">
            <w:pPr>
              <w:keepNext/>
              <w:keepLines/>
              <w:overflowPunct w:val="0"/>
              <w:autoSpaceDE w:val="0"/>
              <w:autoSpaceDN w:val="0"/>
              <w:adjustRightInd w:val="0"/>
              <w:spacing w:after="0" w:line="256" w:lineRule="auto"/>
              <w:jc w:val="center"/>
              <w:rPr>
                <w:rFonts w:ascii="Arial" w:hAnsi="Arial" w:cs="Arial"/>
                <w:b/>
                <w:sz w:val="18"/>
                <w:lang w:val="en-US" w:eastAsia="zh-CN"/>
              </w:rPr>
            </w:pPr>
            <w:r w:rsidRPr="006F4D4D">
              <w:rPr>
                <w:rFonts w:ascii="Arial" w:hAnsi="Arial" w:cs="Arial"/>
                <w:b/>
                <w:sz w:val="18"/>
                <w:lang w:val="en-US" w:eastAsia="zh-CN"/>
              </w:rPr>
              <w:t>F</w:t>
            </w:r>
            <w:r w:rsidRPr="006F4D4D">
              <w:rPr>
                <w:rFonts w:ascii="Arial" w:hAnsi="Arial" w:cs="Arial"/>
                <w:b/>
                <w:sz w:val="18"/>
                <w:vertAlign w:val="subscript"/>
                <w:lang w:val="en-US" w:eastAsia="zh-CN"/>
              </w:rPr>
              <w:t>DL_low</w:t>
            </w:r>
            <w:r w:rsidRPr="006F4D4D">
              <w:rPr>
                <w:rFonts w:ascii="Arial" w:hAnsi="Arial" w:cs="Arial"/>
                <w:b/>
                <w:sz w:val="18"/>
                <w:lang w:val="en-US" w:eastAsia="zh-CN"/>
              </w:rPr>
              <w:t xml:space="preserve"> – F</w:t>
            </w:r>
            <w:r w:rsidRPr="006F4D4D">
              <w:rPr>
                <w:rFonts w:ascii="Arial" w:hAnsi="Arial" w:cs="Arial"/>
                <w:b/>
                <w:sz w:val="18"/>
                <w:vertAlign w:val="subscript"/>
                <w:lang w:val="en-US" w:eastAsia="zh-CN"/>
              </w:rPr>
              <w:t>DL_high</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24B84808" w14:textId="77777777" w:rsidR="00232F35" w:rsidRPr="006F4D4D" w:rsidRDefault="00232F35" w:rsidP="00232F35">
            <w:pPr>
              <w:spacing w:after="0"/>
              <w:rPr>
                <w:rFonts w:ascii="Arial" w:hAnsi="Arial" w:cs="Arial"/>
                <w:b/>
                <w:sz w:val="18"/>
                <w:lang w:val="en-US" w:eastAsia="zh-CN"/>
              </w:rPr>
            </w:pPr>
          </w:p>
        </w:tc>
      </w:tr>
      <w:tr w:rsidR="00232F35" w14:paraId="3DB815E7" w14:textId="77777777" w:rsidTr="00232F35">
        <w:trPr>
          <w:trHeight w:val="268"/>
          <w:jc w:val="center"/>
        </w:trPr>
        <w:tc>
          <w:tcPr>
            <w:tcW w:w="1325" w:type="dxa"/>
            <w:vMerge w:val="restart"/>
            <w:tcBorders>
              <w:top w:val="single" w:sz="4" w:space="0" w:color="auto"/>
              <w:left w:val="single" w:sz="4" w:space="0" w:color="auto"/>
              <w:right w:val="single" w:sz="4" w:space="0" w:color="auto"/>
            </w:tcBorders>
            <w:vAlign w:val="center"/>
            <w:hideMark/>
          </w:tcPr>
          <w:p w14:paraId="1D352876"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sz w:val="18"/>
                <w:szCs w:val="18"/>
                <w:lang w:val="zh-CN" w:eastAsia="ja-JP"/>
              </w:rPr>
            </w:pPr>
            <w:r>
              <w:rPr>
                <w:rFonts w:ascii="Arial" w:eastAsia="MS Mincho" w:hAnsi="Arial" w:cs="Arial"/>
                <w:bCs/>
                <w:sz w:val="18"/>
                <w:szCs w:val="18"/>
                <w:lang w:val="en-US"/>
              </w:rPr>
              <w:t>CA_n1-n28-n46</w:t>
            </w:r>
          </w:p>
        </w:tc>
        <w:tc>
          <w:tcPr>
            <w:tcW w:w="1243" w:type="dxa"/>
            <w:tcBorders>
              <w:top w:val="single" w:sz="4" w:space="0" w:color="auto"/>
              <w:left w:val="single" w:sz="4" w:space="0" w:color="auto"/>
              <w:bottom w:val="single" w:sz="4" w:space="0" w:color="auto"/>
              <w:right w:val="single" w:sz="4" w:space="0" w:color="auto"/>
            </w:tcBorders>
            <w:vAlign w:val="center"/>
            <w:hideMark/>
          </w:tcPr>
          <w:p w14:paraId="1B5DEE3E"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sz w:val="18"/>
                <w:lang w:val="sv-SE" w:eastAsia="ko-KR"/>
              </w:rPr>
            </w:pPr>
            <w:r>
              <w:rPr>
                <w:rFonts w:ascii="Arial" w:hAnsi="Arial" w:cs="Arial"/>
                <w:sz w:val="18"/>
                <w:lang w:val="sv-SE" w:eastAsia="ko-KR"/>
              </w:rPr>
              <w:t>n1</w:t>
            </w:r>
          </w:p>
        </w:tc>
        <w:tc>
          <w:tcPr>
            <w:tcW w:w="1120" w:type="dxa"/>
            <w:tcBorders>
              <w:top w:val="single" w:sz="4" w:space="0" w:color="auto"/>
              <w:left w:val="single" w:sz="4" w:space="0" w:color="auto"/>
              <w:bottom w:val="single" w:sz="4" w:space="0" w:color="auto"/>
              <w:right w:val="nil"/>
            </w:tcBorders>
            <w:vAlign w:val="center"/>
            <w:hideMark/>
          </w:tcPr>
          <w:p w14:paraId="7D897CEA"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sz w:val="18"/>
                <w:lang w:val="sv-SE" w:eastAsia="ko-KR"/>
              </w:rPr>
            </w:pPr>
            <w:r>
              <w:rPr>
                <w:rFonts w:ascii="Arial" w:hAnsi="Arial" w:cs="Arial"/>
                <w:sz w:val="18"/>
                <w:lang w:val="en-US" w:eastAsia="ko-KR"/>
              </w:rPr>
              <w:t>1920 MHz</w:t>
            </w:r>
          </w:p>
        </w:tc>
        <w:tc>
          <w:tcPr>
            <w:tcW w:w="295" w:type="dxa"/>
            <w:tcBorders>
              <w:top w:val="single" w:sz="4" w:space="0" w:color="auto"/>
              <w:left w:val="nil"/>
              <w:bottom w:val="single" w:sz="4" w:space="0" w:color="auto"/>
              <w:right w:val="nil"/>
            </w:tcBorders>
            <w:vAlign w:val="center"/>
            <w:hideMark/>
          </w:tcPr>
          <w:p w14:paraId="1E8A0649"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sz w:val="18"/>
                <w:lang w:val="zh-CN" w:eastAsia="ja-JP"/>
              </w:rPr>
            </w:pPr>
            <w:r>
              <w:rPr>
                <w:rFonts w:ascii="Arial" w:hAnsi="Arial" w:cs="Arial"/>
                <w:sz w:val="18"/>
                <w:lang w:val="zh-CN" w:eastAsia="ja-JP"/>
              </w:rPr>
              <w:t>–</w:t>
            </w:r>
          </w:p>
        </w:tc>
        <w:tc>
          <w:tcPr>
            <w:tcW w:w="1593" w:type="dxa"/>
            <w:tcBorders>
              <w:top w:val="single" w:sz="4" w:space="0" w:color="auto"/>
              <w:left w:val="nil"/>
              <w:bottom w:val="single" w:sz="4" w:space="0" w:color="auto"/>
              <w:right w:val="single" w:sz="4" w:space="0" w:color="auto"/>
            </w:tcBorders>
            <w:vAlign w:val="center"/>
            <w:hideMark/>
          </w:tcPr>
          <w:p w14:paraId="301FD9F0"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sz w:val="18"/>
                <w:lang w:val="sv-SE" w:eastAsia="ko-KR"/>
              </w:rPr>
            </w:pPr>
            <w:r>
              <w:rPr>
                <w:rFonts w:ascii="Arial" w:hAnsi="Arial" w:cs="Arial"/>
                <w:sz w:val="18"/>
                <w:lang w:val="sv-SE" w:eastAsia="ko-KR"/>
              </w:rPr>
              <w:t>1980 MH</w:t>
            </w:r>
            <w:r>
              <w:rPr>
                <w:rFonts w:ascii="Arial" w:hAnsi="Arial" w:cs="Arial"/>
                <w:sz w:val="18"/>
                <w:lang w:val="zh-CN" w:eastAsia="ja-JP"/>
              </w:rPr>
              <w:t>z</w:t>
            </w:r>
          </w:p>
        </w:tc>
        <w:tc>
          <w:tcPr>
            <w:tcW w:w="1231" w:type="dxa"/>
            <w:tcBorders>
              <w:top w:val="single" w:sz="4" w:space="0" w:color="auto"/>
              <w:left w:val="single" w:sz="4" w:space="0" w:color="auto"/>
              <w:bottom w:val="single" w:sz="4" w:space="0" w:color="auto"/>
              <w:right w:val="nil"/>
            </w:tcBorders>
            <w:vAlign w:val="center"/>
            <w:hideMark/>
          </w:tcPr>
          <w:p w14:paraId="50F8A799"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sz w:val="18"/>
                <w:lang w:val="sv-SE" w:eastAsia="ko-KR"/>
              </w:rPr>
            </w:pPr>
            <w:r>
              <w:rPr>
                <w:rFonts w:ascii="Arial" w:hAnsi="Arial" w:cs="Arial"/>
                <w:sz w:val="18"/>
                <w:lang w:val="en-US" w:eastAsia="ko-KR"/>
              </w:rPr>
              <w:t>2110 MHz</w:t>
            </w:r>
          </w:p>
        </w:tc>
        <w:tc>
          <w:tcPr>
            <w:tcW w:w="355" w:type="dxa"/>
            <w:tcBorders>
              <w:top w:val="single" w:sz="4" w:space="0" w:color="auto"/>
              <w:left w:val="nil"/>
              <w:bottom w:val="single" w:sz="4" w:space="0" w:color="auto"/>
              <w:right w:val="nil"/>
            </w:tcBorders>
            <w:vAlign w:val="center"/>
            <w:hideMark/>
          </w:tcPr>
          <w:p w14:paraId="6E42897F"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sz w:val="18"/>
                <w:lang w:val="zh-CN" w:eastAsia="ja-JP"/>
              </w:rPr>
            </w:pPr>
            <w:r>
              <w:rPr>
                <w:rFonts w:ascii="Arial" w:hAnsi="Arial" w:cs="Arial"/>
                <w:sz w:val="18"/>
                <w:lang w:val="zh-CN" w:eastAsia="ja-JP"/>
              </w:rPr>
              <w:t>–</w:t>
            </w:r>
          </w:p>
        </w:tc>
        <w:tc>
          <w:tcPr>
            <w:tcW w:w="1530" w:type="dxa"/>
            <w:tcBorders>
              <w:top w:val="single" w:sz="4" w:space="0" w:color="auto"/>
              <w:left w:val="nil"/>
              <w:bottom w:val="single" w:sz="4" w:space="0" w:color="auto"/>
              <w:right w:val="single" w:sz="4" w:space="0" w:color="auto"/>
            </w:tcBorders>
            <w:vAlign w:val="center"/>
            <w:hideMark/>
          </w:tcPr>
          <w:p w14:paraId="09A1C314"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sz w:val="18"/>
                <w:lang w:val="sv-SE" w:eastAsia="ko-KR"/>
              </w:rPr>
            </w:pPr>
            <w:r>
              <w:rPr>
                <w:rFonts w:ascii="Arial" w:hAnsi="Arial" w:cs="Arial"/>
                <w:sz w:val="18"/>
                <w:lang w:val="en-US" w:eastAsia="ko-KR"/>
              </w:rPr>
              <w:t>2170</w:t>
            </w:r>
            <w:r>
              <w:rPr>
                <w:rFonts w:ascii="Arial" w:hAnsi="Arial" w:cs="Arial"/>
                <w:sz w:val="18"/>
                <w:lang w:val="sv-SE" w:eastAsia="ko-KR"/>
              </w:rPr>
              <w:t xml:space="preserve"> MH</w:t>
            </w:r>
            <w:r>
              <w:rPr>
                <w:rFonts w:ascii="Arial" w:hAnsi="Arial" w:cs="Arial"/>
                <w:sz w:val="18"/>
                <w:lang w:val="zh-CN" w:eastAsia="ja-JP"/>
              </w:rPr>
              <w:t>z</w:t>
            </w:r>
          </w:p>
        </w:tc>
        <w:tc>
          <w:tcPr>
            <w:tcW w:w="1043" w:type="dxa"/>
            <w:tcBorders>
              <w:top w:val="single" w:sz="4" w:space="0" w:color="auto"/>
              <w:left w:val="single" w:sz="4" w:space="0" w:color="auto"/>
              <w:bottom w:val="single" w:sz="4" w:space="0" w:color="auto"/>
              <w:right w:val="single" w:sz="4" w:space="0" w:color="auto"/>
            </w:tcBorders>
            <w:vAlign w:val="center"/>
            <w:hideMark/>
          </w:tcPr>
          <w:p w14:paraId="1DC58626"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sz w:val="18"/>
                <w:lang w:val="zh-CN" w:eastAsia="ja-JP"/>
              </w:rPr>
            </w:pPr>
            <w:r>
              <w:rPr>
                <w:rFonts w:ascii="Arial" w:hAnsi="Arial" w:cs="Arial"/>
                <w:sz w:val="18"/>
                <w:lang w:val="sv-SE" w:eastAsia="ja-JP"/>
              </w:rPr>
              <w:t>F</w:t>
            </w:r>
            <w:r>
              <w:rPr>
                <w:rFonts w:ascii="Arial" w:hAnsi="Arial" w:cs="Arial"/>
                <w:sz w:val="18"/>
                <w:lang w:val="zh-CN" w:eastAsia="ja-JP"/>
              </w:rPr>
              <w:t>DD</w:t>
            </w:r>
          </w:p>
        </w:tc>
      </w:tr>
      <w:tr w:rsidR="00232F35" w14:paraId="1C7C207A" w14:textId="77777777" w:rsidTr="00232F35">
        <w:trPr>
          <w:trHeight w:val="268"/>
          <w:jc w:val="center"/>
        </w:trPr>
        <w:tc>
          <w:tcPr>
            <w:tcW w:w="1325" w:type="dxa"/>
            <w:vMerge/>
            <w:tcBorders>
              <w:left w:val="single" w:sz="4" w:space="0" w:color="auto"/>
              <w:right w:val="single" w:sz="4" w:space="0" w:color="auto"/>
            </w:tcBorders>
            <w:vAlign w:val="center"/>
            <w:hideMark/>
          </w:tcPr>
          <w:p w14:paraId="5A2D1E4D" w14:textId="77777777" w:rsidR="00232F35" w:rsidRDefault="00232F35" w:rsidP="00232F35">
            <w:pPr>
              <w:spacing w:after="0"/>
              <w:rPr>
                <w:rFonts w:ascii="Arial" w:hAnsi="Arial" w:cs="Arial"/>
                <w:sz w:val="18"/>
                <w:szCs w:val="18"/>
                <w:lang w:val="zh-CN" w:eastAsia="ja-JP"/>
              </w:rPr>
            </w:pPr>
          </w:p>
        </w:tc>
        <w:tc>
          <w:tcPr>
            <w:tcW w:w="1243" w:type="dxa"/>
            <w:tcBorders>
              <w:top w:val="single" w:sz="4" w:space="0" w:color="auto"/>
              <w:left w:val="single" w:sz="4" w:space="0" w:color="auto"/>
              <w:bottom w:val="single" w:sz="4" w:space="0" w:color="auto"/>
              <w:right w:val="single" w:sz="4" w:space="0" w:color="auto"/>
            </w:tcBorders>
            <w:vAlign w:val="center"/>
            <w:hideMark/>
          </w:tcPr>
          <w:p w14:paraId="0FF05295"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sz w:val="18"/>
                <w:lang w:val="sv-SE" w:eastAsia="zh-CN"/>
              </w:rPr>
            </w:pPr>
            <w:r>
              <w:rPr>
                <w:rFonts w:ascii="Arial" w:hAnsi="Arial" w:cs="Arial"/>
                <w:sz w:val="18"/>
                <w:lang w:val="sv-SE" w:eastAsia="ko-KR"/>
              </w:rPr>
              <w:t>n28</w:t>
            </w:r>
          </w:p>
        </w:tc>
        <w:tc>
          <w:tcPr>
            <w:tcW w:w="1120" w:type="dxa"/>
            <w:tcBorders>
              <w:top w:val="single" w:sz="4" w:space="0" w:color="auto"/>
              <w:left w:val="single" w:sz="4" w:space="0" w:color="auto"/>
              <w:bottom w:val="single" w:sz="4" w:space="0" w:color="auto"/>
              <w:right w:val="nil"/>
            </w:tcBorders>
            <w:vAlign w:val="center"/>
            <w:hideMark/>
          </w:tcPr>
          <w:p w14:paraId="119CD31B"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sz w:val="18"/>
                <w:lang w:val="en-US" w:eastAsia="ko-KR"/>
              </w:rPr>
            </w:pPr>
            <w:r>
              <w:rPr>
                <w:rFonts w:ascii="Arial" w:hAnsi="Arial" w:cs="Arial"/>
                <w:sz w:val="18"/>
                <w:lang w:val="en-US" w:eastAsia="ko-KR"/>
              </w:rPr>
              <w:t>703 MHz</w:t>
            </w:r>
          </w:p>
        </w:tc>
        <w:tc>
          <w:tcPr>
            <w:tcW w:w="295" w:type="dxa"/>
            <w:tcBorders>
              <w:top w:val="single" w:sz="4" w:space="0" w:color="auto"/>
              <w:left w:val="nil"/>
              <w:bottom w:val="single" w:sz="4" w:space="0" w:color="auto"/>
              <w:right w:val="nil"/>
            </w:tcBorders>
            <w:vAlign w:val="center"/>
            <w:hideMark/>
          </w:tcPr>
          <w:p w14:paraId="485B7665"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sz w:val="18"/>
                <w:lang w:val="en-US" w:eastAsia="ko-KR"/>
              </w:rPr>
            </w:pPr>
            <w:r>
              <w:rPr>
                <w:rFonts w:ascii="Arial" w:hAnsi="Arial" w:cs="Arial"/>
                <w:sz w:val="18"/>
                <w:lang w:val="zh-CN" w:eastAsia="ja-JP"/>
              </w:rPr>
              <w:t>–</w:t>
            </w:r>
          </w:p>
        </w:tc>
        <w:tc>
          <w:tcPr>
            <w:tcW w:w="1593" w:type="dxa"/>
            <w:tcBorders>
              <w:top w:val="single" w:sz="4" w:space="0" w:color="auto"/>
              <w:left w:val="nil"/>
              <w:bottom w:val="single" w:sz="4" w:space="0" w:color="auto"/>
              <w:right w:val="single" w:sz="4" w:space="0" w:color="auto"/>
            </w:tcBorders>
            <w:vAlign w:val="center"/>
            <w:hideMark/>
          </w:tcPr>
          <w:p w14:paraId="77D9D462"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sz w:val="18"/>
                <w:lang w:val="en-US" w:eastAsia="ko-KR"/>
              </w:rPr>
            </w:pPr>
            <w:r>
              <w:rPr>
                <w:rFonts w:ascii="Arial" w:hAnsi="Arial" w:cs="Arial"/>
                <w:sz w:val="18"/>
                <w:lang w:val="sv-SE" w:eastAsia="ko-KR"/>
              </w:rPr>
              <w:t>748 MH</w:t>
            </w:r>
            <w:r>
              <w:rPr>
                <w:rFonts w:ascii="Arial" w:hAnsi="Arial" w:cs="Arial"/>
                <w:sz w:val="18"/>
                <w:lang w:val="zh-CN" w:eastAsia="ja-JP"/>
              </w:rPr>
              <w:t>z</w:t>
            </w:r>
          </w:p>
        </w:tc>
        <w:tc>
          <w:tcPr>
            <w:tcW w:w="1231" w:type="dxa"/>
            <w:tcBorders>
              <w:top w:val="single" w:sz="4" w:space="0" w:color="auto"/>
              <w:left w:val="single" w:sz="4" w:space="0" w:color="auto"/>
              <w:bottom w:val="single" w:sz="4" w:space="0" w:color="auto"/>
              <w:right w:val="nil"/>
            </w:tcBorders>
            <w:vAlign w:val="center"/>
            <w:hideMark/>
          </w:tcPr>
          <w:p w14:paraId="7AB5AFAE"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sz w:val="18"/>
                <w:lang w:val="en-US" w:eastAsia="ko-KR"/>
              </w:rPr>
            </w:pPr>
            <w:r>
              <w:rPr>
                <w:rFonts w:ascii="Arial" w:hAnsi="Arial" w:cs="Arial"/>
                <w:sz w:val="18"/>
                <w:lang w:val="en-US" w:eastAsia="ko-KR"/>
              </w:rPr>
              <w:t>758 MHz</w:t>
            </w:r>
          </w:p>
        </w:tc>
        <w:tc>
          <w:tcPr>
            <w:tcW w:w="355" w:type="dxa"/>
            <w:tcBorders>
              <w:top w:val="single" w:sz="4" w:space="0" w:color="auto"/>
              <w:left w:val="nil"/>
              <w:bottom w:val="single" w:sz="4" w:space="0" w:color="auto"/>
              <w:right w:val="nil"/>
            </w:tcBorders>
            <w:vAlign w:val="center"/>
            <w:hideMark/>
          </w:tcPr>
          <w:p w14:paraId="27219E9F"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sz w:val="18"/>
                <w:lang w:val="en-US" w:eastAsia="ko-KR"/>
              </w:rPr>
            </w:pPr>
            <w:r>
              <w:rPr>
                <w:rFonts w:ascii="Arial" w:hAnsi="Arial" w:cs="Arial"/>
                <w:sz w:val="18"/>
                <w:lang w:val="zh-CN" w:eastAsia="ja-JP"/>
              </w:rPr>
              <w:t>–</w:t>
            </w:r>
          </w:p>
        </w:tc>
        <w:tc>
          <w:tcPr>
            <w:tcW w:w="1530" w:type="dxa"/>
            <w:tcBorders>
              <w:top w:val="single" w:sz="4" w:space="0" w:color="auto"/>
              <w:left w:val="nil"/>
              <w:bottom w:val="single" w:sz="4" w:space="0" w:color="auto"/>
              <w:right w:val="single" w:sz="4" w:space="0" w:color="auto"/>
            </w:tcBorders>
            <w:vAlign w:val="center"/>
            <w:hideMark/>
          </w:tcPr>
          <w:p w14:paraId="4FCF0FB4"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sz w:val="18"/>
                <w:lang w:val="en-US" w:eastAsia="ko-KR"/>
              </w:rPr>
            </w:pPr>
            <w:r>
              <w:rPr>
                <w:rFonts w:ascii="Arial" w:hAnsi="Arial" w:cs="Arial"/>
                <w:sz w:val="18"/>
                <w:lang w:val="en-US" w:eastAsia="ko-KR"/>
              </w:rPr>
              <w:t>803</w:t>
            </w:r>
            <w:r>
              <w:rPr>
                <w:rFonts w:ascii="Arial" w:hAnsi="Arial" w:cs="Arial"/>
                <w:sz w:val="18"/>
                <w:lang w:val="sv-SE" w:eastAsia="ko-KR"/>
              </w:rPr>
              <w:t xml:space="preserve"> MH</w:t>
            </w:r>
            <w:r>
              <w:rPr>
                <w:rFonts w:ascii="Arial" w:hAnsi="Arial" w:cs="Arial"/>
                <w:sz w:val="18"/>
                <w:lang w:val="zh-CN" w:eastAsia="ja-JP"/>
              </w:rPr>
              <w:t>z</w:t>
            </w:r>
          </w:p>
        </w:tc>
        <w:tc>
          <w:tcPr>
            <w:tcW w:w="1043" w:type="dxa"/>
            <w:tcBorders>
              <w:top w:val="single" w:sz="4" w:space="0" w:color="auto"/>
              <w:left w:val="single" w:sz="4" w:space="0" w:color="auto"/>
              <w:bottom w:val="single" w:sz="4" w:space="0" w:color="auto"/>
              <w:right w:val="single" w:sz="4" w:space="0" w:color="auto"/>
            </w:tcBorders>
            <w:vAlign w:val="center"/>
            <w:hideMark/>
          </w:tcPr>
          <w:p w14:paraId="559A5357"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sz w:val="18"/>
                <w:lang w:val="en-US" w:eastAsia="ko-KR"/>
              </w:rPr>
            </w:pPr>
            <w:r>
              <w:rPr>
                <w:rFonts w:ascii="Arial" w:hAnsi="Arial" w:cs="Arial"/>
                <w:sz w:val="18"/>
                <w:lang w:val="sv-SE" w:eastAsia="ja-JP"/>
              </w:rPr>
              <w:t>F</w:t>
            </w:r>
            <w:r>
              <w:rPr>
                <w:rFonts w:ascii="Arial" w:hAnsi="Arial" w:cs="Arial"/>
                <w:sz w:val="18"/>
                <w:lang w:val="zh-CN" w:eastAsia="ja-JP"/>
              </w:rPr>
              <w:t>DD</w:t>
            </w:r>
          </w:p>
        </w:tc>
      </w:tr>
      <w:tr w:rsidR="00232F35" w14:paraId="763F81DB" w14:textId="77777777" w:rsidTr="00232F35">
        <w:trPr>
          <w:trHeight w:val="268"/>
          <w:jc w:val="center"/>
        </w:trPr>
        <w:tc>
          <w:tcPr>
            <w:tcW w:w="1325" w:type="dxa"/>
            <w:vMerge/>
            <w:tcBorders>
              <w:left w:val="single" w:sz="4" w:space="0" w:color="auto"/>
              <w:bottom w:val="single" w:sz="4" w:space="0" w:color="auto"/>
              <w:right w:val="single" w:sz="4" w:space="0" w:color="auto"/>
            </w:tcBorders>
            <w:vAlign w:val="center"/>
          </w:tcPr>
          <w:p w14:paraId="60F6A310" w14:textId="77777777" w:rsidR="00232F35" w:rsidRDefault="00232F35" w:rsidP="00232F35">
            <w:pPr>
              <w:spacing w:after="0"/>
              <w:rPr>
                <w:rFonts w:ascii="Arial" w:hAnsi="Arial" w:cs="Arial"/>
                <w:sz w:val="18"/>
                <w:szCs w:val="18"/>
                <w:lang w:val="zh-CN" w:eastAsia="ja-JP"/>
              </w:rPr>
            </w:pPr>
          </w:p>
        </w:tc>
        <w:tc>
          <w:tcPr>
            <w:tcW w:w="1243" w:type="dxa"/>
            <w:tcBorders>
              <w:top w:val="single" w:sz="4" w:space="0" w:color="auto"/>
              <w:left w:val="single" w:sz="4" w:space="0" w:color="auto"/>
              <w:bottom w:val="single" w:sz="4" w:space="0" w:color="auto"/>
              <w:right w:val="single" w:sz="4" w:space="0" w:color="auto"/>
            </w:tcBorders>
            <w:vAlign w:val="center"/>
          </w:tcPr>
          <w:p w14:paraId="70DA863C"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sz w:val="18"/>
                <w:lang w:val="sv-SE" w:eastAsia="ko-KR"/>
              </w:rPr>
            </w:pPr>
            <w:r>
              <w:rPr>
                <w:rFonts w:ascii="Arial" w:hAnsi="Arial" w:cs="Arial"/>
                <w:sz w:val="18"/>
                <w:lang w:val="sv-SE" w:eastAsia="ko-KR"/>
              </w:rPr>
              <w:t>n46</w:t>
            </w:r>
          </w:p>
        </w:tc>
        <w:tc>
          <w:tcPr>
            <w:tcW w:w="1120" w:type="dxa"/>
            <w:tcBorders>
              <w:top w:val="single" w:sz="4" w:space="0" w:color="auto"/>
              <w:left w:val="single" w:sz="4" w:space="0" w:color="auto"/>
              <w:bottom w:val="single" w:sz="4" w:space="0" w:color="auto"/>
              <w:right w:val="nil"/>
            </w:tcBorders>
            <w:vAlign w:val="center"/>
          </w:tcPr>
          <w:p w14:paraId="0A5C9B72"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sz w:val="18"/>
                <w:lang w:val="en-US" w:eastAsia="ko-KR"/>
              </w:rPr>
            </w:pPr>
            <w:r>
              <w:rPr>
                <w:rFonts w:ascii="Arial" w:hAnsi="Arial" w:cs="Arial"/>
                <w:sz w:val="18"/>
                <w:lang w:val="en-US" w:eastAsia="ko-KR"/>
              </w:rPr>
              <w:t>5150 MHz</w:t>
            </w:r>
          </w:p>
        </w:tc>
        <w:tc>
          <w:tcPr>
            <w:tcW w:w="295" w:type="dxa"/>
            <w:tcBorders>
              <w:top w:val="single" w:sz="4" w:space="0" w:color="auto"/>
              <w:left w:val="nil"/>
              <w:bottom w:val="single" w:sz="4" w:space="0" w:color="auto"/>
              <w:right w:val="nil"/>
            </w:tcBorders>
            <w:vAlign w:val="center"/>
          </w:tcPr>
          <w:p w14:paraId="1DC40A68"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sz w:val="18"/>
                <w:lang w:val="zh-CN" w:eastAsia="ja-JP"/>
              </w:rPr>
            </w:pPr>
            <w:r>
              <w:rPr>
                <w:rFonts w:ascii="Arial" w:hAnsi="Arial" w:cs="Arial"/>
                <w:sz w:val="18"/>
                <w:lang w:val="zh-CN" w:eastAsia="ja-JP"/>
              </w:rPr>
              <w:t>–</w:t>
            </w:r>
          </w:p>
        </w:tc>
        <w:tc>
          <w:tcPr>
            <w:tcW w:w="1593" w:type="dxa"/>
            <w:tcBorders>
              <w:top w:val="single" w:sz="4" w:space="0" w:color="auto"/>
              <w:left w:val="nil"/>
              <w:bottom w:val="single" w:sz="4" w:space="0" w:color="auto"/>
              <w:right w:val="single" w:sz="4" w:space="0" w:color="auto"/>
            </w:tcBorders>
            <w:vAlign w:val="center"/>
          </w:tcPr>
          <w:p w14:paraId="04CFEEC8"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sz w:val="18"/>
                <w:lang w:val="en-US" w:eastAsia="ko-KR"/>
              </w:rPr>
            </w:pPr>
            <w:r>
              <w:rPr>
                <w:rFonts w:ascii="Arial" w:hAnsi="Arial" w:cs="Arial"/>
                <w:sz w:val="18"/>
                <w:lang w:val="en-US" w:eastAsia="ko-KR"/>
              </w:rPr>
              <w:t>5925</w:t>
            </w:r>
            <w:r>
              <w:rPr>
                <w:rFonts w:ascii="Arial" w:hAnsi="Arial" w:cs="Arial"/>
                <w:sz w:val="18"/>
                <w:lang w:val="sv-SE" w:eastAsia="ko-KR"/>
              </w:rPr>
              <w:t xml:space="preserve"> MH</w:t>
            </w:r>
            <w:r>
              <w:rPr>
                <w:rFonts w:ascii="Arial" w:hAnsi="Arial" w:cs="Arial"/>
                <w:sz w:val="18"/>
                <w:lang w:val="zh-CN" w:eastAsia="ja-JP"/>
              </w:rPr>
              <w:t>z</w:t>
            </w:r>
          </w:p>
        </w:tc>
        <w:tc>
          <w:tcPr>
            <w:tcW w:w="1231" w:type="dxa"/>
            <w:tcBorders>
              <w:top w:val="single" w:sz="4" w:space="0" w:color="auto"/>
              <w:left w:val="single" w:sz="4" w:space="0" w:color="auto"/>
              <w:bottom w:val="single" w:sz="4" w:space="0" w:color="auto"/>
              <w:right w:val="nil"/>
            </w:tcBorders>
            <w:vAlign w:val="center"/>
          </w:tcPr>
          <w:p w14:paraId="38082E92"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sz w:val="18"/>
                <w:lang w:val="en-US" w:eastAsia="ko-KR"/>
              </w:rPr>
            </w:pPr>
            <w:r>
              <w:rPr>
                <w:rFonts w:ascii="Arial" w:hAnsi="Arial" w:cs="Arial"/>
                <w:sz w:val="18"/>
                <w:lang w:val="en-US" w:eastAsia="ko-KR"/>
              </w:rPr>
              <w:t>5150 MHz</w:t>
            </w:r>
          </w:p>
        </w:tc>
        <w:tc>
          <w:tcPr>
            <w:tcW w:w="355" w:type="dxa"/>
            <w:tcBorders>
              <w:top w:val="single" w:sz="4" w:space="0" w:color="auto"/>
              <w:left w:val="nil"/>
              <w:bottom w:val="single" w:sz="4" w:space="0" w:color="auto"/>
              <w:right w:val="nil"/>
            </w:tcBorders>
            <w:vAlign w:val="center"/>
          </w:tcPr>
          <w:p w14:paraId="2CEF6E8F"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sz w:val="18"/>
                <w:lang w:val="zh-CN" w:eastAsia="ja-JP"/>
              </w:rPr>
            </w:pPr>
            <w:r>
              <w:rPr>
                <w:rFonts w:ascii="Arial" w:hAnsi="Arial" w:cs="Arial"/>
                <w:sz w:val="18"/>
                <w:lang w:val="zh-CN" w:eastAsia="ja-JP"/>
              </w:rPr>
              <w:t>–</w:t>
            </w:r>
          </w:p>
        </w:tc>
        <w:tc>
          <w:tcPr>
            <w:tcW w:w="1530" w:type="dxa"/>
            <w:tcBorders>
              <w:top w:val="single" w:sz="4" w:space="0" w:color="auto"/>
              <w:left w:val="nil"/>
              <w:bottom w:val="single" w:sz="4" w:space="0" w:color="auto"/>
              <w:right w:val="single" w:sz="4" w:space="0" w:color="auto"/>
            </w:tcBorders>
            <w:vAlign w:val="center"/>
          </w:tcPr>
          <w:p w14:paraId="78711D6B"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sz w:val="18"/>
                <w:lang w:val="en-US" w:eastAsia="ko-KR"/>
              </w:rPr>
            </w:pPr>
            <w:r>
              <w:rPr>
                <w:rFonts w:ascii="Arial" w:hAnsi="Arial" w:cs="Arial"/>
                <w:sz w:val="18"/>
                <w:lang w:val="en-US" w:eastAsia="ko-KR"/>
              </w:rPr>
              <w:t>5925</w:t>
            </w:r>
            <w:r>
              <w:rPr>
                <w:rFonts w:ascii="Arial" w:hAnsi="Arial" w:cs="Arial"/>
                <w:sz w:val="18"/>
                <w:lang w:val="sv-SE" w:eastAsia="ko-KR"/>
              </w:rPr>
              <w:t xml:space="preserve"> MH</w:t>
            </w:r>
            <w:r>
              <w:rPr>
                <w:rFonts w:ascii="Arial" w:hAnsi="Arial" w:cs="Arial"/>
                <w:sz w:val="18"/>
                <w:lang w:val="zh-CN" w:eastAsia="ja-JP"/>
              </w:rPr>
              <w:t>z</w:t>
            </w:r>
          </w:p>
        </w:tc>
        <w:tc>
          <w:tcPr>
            <w:tcW w:w="1043" w:type="dxa"/>
            <w:tcBorders>
              <w:top w:val="single" w:sz="4" w:space="0" w:color="auto"/>
              <w:left w:val="single" w:sz="4" w:space="0" w:color="auto"/>
              <w:bottom w:val="single" w:sz="4" w:space="0" w:color="auto"/>
              <w:right w:val="single" w:sz="4" w:space="0" w:color="auto"/>
            </w:tcBorders>
          </w:tcPr>
          <w:p w14:paraId="268277ED"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sz w:val="18"/>
                <w:lang w:val="en-US" w:eastAsia="ko-KR"/>
              </w:rPr>
            </w:pPr>
            <w:r>
              <w:rPr>
                <w:rFonts w:ascii="Arial" w:hAnsi="Arial" w:cs="Arial"/>
                <w:sz w:val="18"/>
                <w:lang w:val="en-US" w:eastAsia="ko-KR"/>
              </w:rPr>
              <w:t>TDD</w:t>
            </w:r>
          </w:p>
        </w:tc>
      </w:tr>
    </w:tbl>
    <w:p w14:paraId="7D65A8B0" w14:textId="77777777" w:rsidR="00232F35" w:rsidRDefault="00232F35" w:rsidP="00232F35">
      <w:pPr>
        <w:rPr>
          <w:lang w:eastAsia="en-GB"/>
        </w:rPr>
      </w:pPr>
    </w:p>
    <w:p w14:paraId="40056B23" w14:textId="1447D337" w:rsidR="00232F35" w:rsidRDefault="00232F35" w:rsidP="003474CF">
      <w:pPr>
        <w:pStyle w:val="41"/>
      </w:pPr>
      <w:bookmarkStart w:id="402" w:name="_Toc15435"/>
      <w:bookmarkStart w:id="403" w:name="_Toc27394"/>
      <w:bookmarkStart w:id="404" w:name="_Toc10408"/>
      <w:bookmarkStart w:id="405" w:name="_Toc19615"/>
      <w:bookmarkStart w:id="406" w:name="_Toc1358"/>
      <w:bookmarkStart w:id="407" w:name="_Toc21904"/>
      <w:bookmarkStart w:id="408" w:name="_Toc23637"/>
      <w:bookmarkStart w:id="409" w:name="_Toc9219"/>
      <w:bookmarkStart w:id="410" w:name="_Toc136288375"/>
      <w:r>
        <w:rPr>
          <w:lang w:eastAsia="zh-CN"/>
        </w:rPr>
        <w:lastRenderedPageBreak/>
        <w:t>5</w:t>
      </w:r>
      <w:r>
        <w:t>.38.1.2</w:t>
      </w:r>
      <w:r>
        <w:tab/>
        <w:t>Channel bandwidths per operating band for CA</w:t>
      </w:r>
      <w:bookmarkEnd w:id="402"/>
      <w:bookmarkEnd w:id="403"/>
      <w:bookmarkEnd w:id="404"/>
      <w:bookmarkEnd w:id="405"/>
      <w:bookmarkEnd w:id="406"/>
      <w:bookmarkEnd w:id="407"/>
      <w:bookmarkEnd w:id="408"/>
      <w:bookmarkEnd w:id="409"/>
      <w:bookmarkEnd w:id="410"/>
    </w:p>
    <w:p w14:paraId="2AEBF9A7" w14:textId="157FB589" w:rsidR="00232F35" w:rsidRPr="00B95E97" w:rsidRDefault="00232F35" w:rsidP="00232F35">
      <w:pPr>
        <w:pStyle w:val="TH"/>
        <w:rPr>
          <w:sz w:val="16"/>
          <w:lang w:eastAsia="zh-CN"/>
        </w:rPr>
      </w:pPr>
      <w:r>
        <w:t xml:space="preserve">Table </w:t>
      </w:r>
      <w:r>
        <w:rPr>
          <w:lang w:eastAsia="zh-CN"/>
        </w:rPr>
        <w:t>5.38.1.2</w:t>
      </w:r>
      <w:r>
        <w:t>-1: Supported channel bandwidths per CA configuration</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232F35" w14:paraId="510C9970" w14:textId="77777777" w:rsidTr="00232F35">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39D550A3" w14:textId="77777777" w:rsidR="00232F35" w:rsidRDefault="00232F35" w:rsidP="00232F35">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4783564E" w14:textId="77777777" w:rsidR="00232F35" w:rsidRDefault="00232F35" w:rsidP="00232F35">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1492C70E" w14:textId="77777777" w:rsidR="00232F35" w:rsidRDefault="00232F35" w:rsidP="00232F35">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DEB19F5" w14:textId="77777777" w:rsidR="00232F35" w:rsidRDefault="00232F35" w:rsidP="00232F35">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1F4FBCD9" w14:textId="77777777" w:rsidR="00232F35" w:rsidRDefault="00232F35" w:rsidP="00232F35">
            <w:pPr>
              <w:pStyle w:val="TAH"/>
              <w:overflowPunct w:val="0"/>
              <w:autoSpaceDE w:val="0"/>
              <w:autoSpaceDN w:val="0"/>
              <w:adjustRightInd w:val="0"/>
              <w:rPr>
                <w:lang w:eastAsia="zh-CN"/>
              </w:rPr>
            </w:pPr>
            <w:r>
              <w:t>Bandwidth combination set</w:t>
            </w:r>
          </w:p>
        </w:tc>
      </w:tr>
      <w:tr w:rsidR="00232F35" w14:paraId="75091860" w14:textId="77777777" w:rsidTr="00232F3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6737E6" w14:textId="77777777" w:rsidR="00232F35" w:rsidRDefault="00232F35" w:rsidP="00232F35">
            <w:pPr>
              <w:pStyle w:val="TAC"/>
              <w:overflowPunct w:val="0"/>
              <w:autoSpaceDE w:val="0"/>
              <w:autoSpaceDN w:val="0"/>
              <w:adjustRightInd w:val="0"/>
              <w:rPr>
                <w:lang w:eastAsia="zh-CN"/>
              </w:rPr>
            </w:pPr>
            <w:r>
              <w:rPr>
                <w:lang w:eastAsia="zh-CN"/>
              </w:rPr>
              <w:t>CA_n1A-n28A-n46A</w:t>
            </w:r>
          </w:p>
          <w:p w14:paraId="71D86711" w14:textId="77777777" w:rsidR="00232F35" w:rsidRDefault="00232F35" w:rsidP="00232F35">
            <w:pPr>
              <w:pStyle w:val="TAC"/>
              <w:overflowPunct w:val="0"/>
              <w:autoSpaceDE w:val="0"/>
              <w:autoSpaceDN w:val="0"/>
              <w:adjustRightInd w:val="0"/>
              <w:jc w:val="left"/>
              <w:rPr>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15F6E267" w14:textId="77777777" w:rsidR="00232F35" w:rsidRDefault="00232F35" w:rsidP="00232F35">
            <w:pPr>
              <w:pStyle w:val="TAC"/>
              <w:overflowPunct w:val="0"/>
              <w:autoSpaceDE w:val="0"/>
              <w:autoSpaceDN w:val="0"/>
              <w:adjustRightInd w:val="0"/>
              <w:rPr>
                <w:lang w:eastAsia="zh-CN"/>
              </w:rPr>
            </w:pPr>
            <w:r>
              <w:rPr>
                <w:lang w:eastAsia="zh-CN"/>
              </w:rPr>
              <w:t>CA_n1A-n28A</w:t>
            </w:r>
          </w:p>
          <w:p w14:paraId="3B583A32" w14:textId="77777777" w:rsidR="00232F35" w:rsidRDefault="00232F35" w:rsidP="00232F35">
            <w:pPr>
              <w:pStyle w:val="TAC"/>
              <w:overflowPunct w:val="0"/>
              <w:autoSpaceDE w:val="0"/>
              <w:autoSpaceDN w:val="0"/>
              <w:adjustRightInd w:val="0"/>
              <w:rPr>
                <w:lang w:eastAsia="zh-CN"/>
              </w:rPr>
            </w:pPr>
            <w:r>
              <w:rPr>
                <w:lang w:eastAsia="zh-CN"/>
              </w:rPr>
              <w:t>CA_n1A-n46A</w:t>
            </w:r>
          </w:p>
          <w:p w14:paraId="42BD7385" w14:textId="77777777" w:rsidR="00232F35" w:rsidRDefault="00232F35" w:rsidP="00232F35">
            <w:pPr>
              <w:pStyle w:val="TAC"/>
              <w:overflowPunct w:val="0"/>
              <w:autoSpaceDE w:val="0"/>
              <w:autoSpaceDN w:val="0"/>
              <w:adjustRightInd w:val="0"/>
              <w:rPr>
                <w:lang w:eastAsia="zh-CN"/>
              </w:rPr>
            </w:pPr>
            <w:r>
              <w:rPr>
                <w:lang w:eastAsia="zh-CN"/>
              </w:rPr>
              <w:t>CA_n28A-n46A</w:t>
            </w:r>
          </w:p>
        </w:tc>
        <w:tc>
          <w:tcPr>
            <w:tcW w:w="730" w:type="dxa"/>
            <w:tcBorders>
              <w:left w:val="single" w:sz="4" w:space="0" w:color="auto"/>
              <w:right w:val="single" w:sz="4" w:space="0" w:color="auto"/>
            </w:tcBorders>
            <w:vAlign w:val="center"/>
          </w:tcPr>
          <w:p w14:paraId="7905899C" w14:textId="77777777" w:rsidR="00232F35" w:rsidRPr="00C54D16" w:rsidRDefault="00232F35" w:rsidP="00232F35">
            <w:pPr>
              <w:pStyle w:val="TAC"/>
              <w:overflowPunct w:val="0"/>
              <w:autoSpaceDE w:val="0"/>
              <w:autoSpaceDN w:val="0"/>
              <w:adjustRightInd w:val="0"/>
              <w:rPr>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47D0CC5" w14:textId="77777777" w:rsidR="00232F35" w:rsidRDefault="00232F35" w:rsidP="00232F35">
            <w:pPr>
              <w:pStyle w:val="TAC"/>
            </w:pPr>
            <w:r w:rsidRPr="00333FC9">
              <w:t>5, 10, 15, 20, 25, 30, 40, 50</w:t>
            </w:r>
          </w:p>
        </w:tc>
        <w:tc>
          <w:tcPr>
            <w:tcW w:w="1360" w:type="dxa"/>
            <w:tcBorders>
              <w:left w:val="single" w:sz="4" w:space="0" w:color="auto"/>
              <w:bottom w:val="nil"/>
              <w:right w:val="single" w:sz="4" w:space="0" w:color="auto"/>
            </w:tcBorders>
            <w:shd w:val="clear" w:color="auto" w:fill="auto"/>
            <w:vAlign w:val="center"/>
          </w:tcPr>
          <w:p w14:paraId="2C5FDF5F" w14:textId="77777777" w:rsidR="00232F35" w:rsidRDefault="00232F35" w:rsidP="00232F35">
            <w:pPr>
              <w:pStyle w:val="TAC"/>
              <w:overflowPunct w:val="0"/>
              <w:autoSpaceDE w:val="0"/>
              <w:autoSpaceDN w:val="0"/>
              <w:adjustRightInd w:val="0"/>
              <w:rPr>
                <w:lang w:eastAsia="zh-CN"/>
              </w:rPr>
            </w:pPr>
            <w:r>
              <w:rPr>
                <w:rFonts w:hint="eastAsia"/>
                <w:lang w:eastAsia="zh-CN"/>
              </w:rPr>
              <w:t>0</w:t>
            </w:r>
          </w:p>
        </w:tc>
      </w:tr>
      <w:tr w:rsidR="00232F35" w14:paraId="2BF1079A" w14:textId="77777777" w:rsidTr="00232F35">
        <w:trPr>
          <w:trHeight w:val="187"/>
        </w:trPr>
        <w:tc>
          <w:tcPr>
            <w:tcW w:w="1983" w:type="dxa"/>
            <w:tcBorders>
              <w:top w:val="nil"/>
              <w:left w:val="single" w:sz="4" w:space="0" w:color="auto"/>
              <w:bottom w:val="nil"/>
              <w:right w:val="single" w:sz="4" w:space="0" w:color="auto"/>
            </w:tcBorders>
            <w:shd w:val="clear" w:color="auto" w:fill="auto"/>
            <w:vAlign w:val="center"/>
          </w:tcPr>
          <w:p w14:paraId="78F9050C" w14:textId="77777777" w:rsidR="00232F35" w:rsidRDefault="00232F35" w:rsidP="00232F35">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443860A" w14:textId="77777777" w:rsidR="00232F35" w:rsidRDefault="00232F35" w:rsidP="00232F35">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2D79D7AB" w14:textId="77777777" w:rsidR="00232F35" w:rsidRPr="0084346A" w:rsidRDefault="00232F35" w:rsidP="00232F35">
            <w:pPr>
              <w:pStyle w:val="TAC"/>
              <w:overflowPunct w:val="0"/>
              <w:autoSpaceDE w:val="0"/>
              <w:autoSpaceDN w:val="0"/>
              <w:adjustRightInd w:val="0"/>
              <w:rPr>
                <w:lang w:eastAsia="zh-CN"/>
              </w:rPr>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6539124" w14:textId="77777777" w:rsidR="00232F35" w:rsidRPr="003474CF" w:rsidRDefault="00232F35" w:rsidP="003474CF">
            <w:pPr>
              <w:pStyle w:val="TAC"/>
            </w:pPr>
            <w:r>
              <w:t xml:space="preserve">5, </w:t>
            </w:r>
            <w:r w:rsidRPr="00FE1D75">
              <w:t>10, 15, 20</w:t>
            </w:r>
          </w:p>
        </w:tc>
        <w:tc>
          <w:tcPr>
            <w:tcW w:w="1360" w:type="dxa"/>
            <w:tcBorders>
              <w:top w:val="nil"/>
              <w:left w:val="single" w:sz="4" w:space="0" w:color="auto"/>
              <w:bottom w:val="nil"/>
              <w:right w:val="single" w:sz="4" w:space="0" w:color="auto"/>
            </w:tcBorders>
            <w:shd w:val="clear" w:color="auto" w:fill="auto"/>
            <w:vAlign w:val="center"/>
          </w:tcPr>
          <w:p w14:paraId="3EF3D9A3" w14:textId="77777777" w:rsidR="00232F35" w:rsidRDefault="00232F35" w:rsidP="00232F35">
            <w:pPr>
              <w:pStyle w:val="TAC"/>
              <w:overflowPunct w:val="0"/>
              <w:autoSpaceDE w:val="0"/>
              <w:autoSpaceDN w:val="0"/>
              <w:adjustRightInd w:val="0"/>
              <w:rPr>
                <w:lang w:eastAsia="zh-CN"/>
              </w:rPr>
            </w:pPr>
          </w:p>
        </w:tc>
      </w:tr>
      <w:tr w:rsidR="00232F35" w14:paraId="4595A556" w14:textId="77777777" w:rsidTr="00232F3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BD5A10" w14:textId="77777777" w:rsidR="00232F35" w:rsidRDefault="00232F35" w:rsidP="00232F35">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34FDB6" w14:textId="77777777" w:rsidR="00232F35" w:rsidRDefault="00232F35" w:rsidP="00232F35">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52F63084" w14:textId="77777777" w:rsidR="00232F35" w:rsidRPr="00AD4BFB" w:rsidRDefault="00232F35" w:rsidP="00232F35">
            <w:pPr>
              <w:pStyle w:val="TAC"/>
              <w:overflowPunct w:val="0"/>
              <w:autoSpaceDE w:val="0"/>
              <w:autoSpaceDN w:val="0"/>
              <w:adjustRightInd w:val="0"/>
              <w:rPr>
                <w:lang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9B02C77" w14:textId="77777777" w:rsidR="00232F35" w:rsidRPr="00C85666" w:rsidRDefault="00232F35" w:rsidP="00232F35">
            <w:pPr>
              <w:pStyle w:val="TAC"/>
              <w:rPr>
                <w:lang w:eastAsia="zh-CN" w:bidi="ar"/>
              </w:rPr>
            </w:pPr>
            <w:r w:rsidRPr="00430BF9">
              <w:t>10, 20, 40, 60, 80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A6BC62" w14:textId="77777777" w:rsidR="00232F35" w:rsidRDefault="00232F35" w:rsidP="00232F35">
            <w:pPr>
              <w:pStyle w:val="TAC"/>
              <w:overflowPunct w:val="0"/>
              <w:autoSpaceDE w:val="0"/>
              <w:autoSpaceDN w:val="0"/>
              <w:adjustRightInd w:val="0"/>
              <w:rPr>
                <w:lang w:eastAsia="zh-CN"/>
              </w:rPr>
            </w:pPr>
          </w:p>
        </w:tc>
      </w:tr>
      <w:tr w:rsidR="00232F35" w14:paraId="74EFBD05" w14:textId="77777777" w:rsidTr="00232F3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F4B4C1" w14:textId="77777777" w:rsidR="00232F35" w:rsidRDefault="00232F35" w:rsidP="00232F35">
            <w:pPr>
              <w:pStyle w:val="TAC"/>
              <w:overflowPunct w:val="0"/>
              <w:autoSpaceDE w:val="0"/>
              <w:autoSpaceDN w:val="0"/>
              <w:adjustRightInd w:val="0"/>
              <w:rPr>
                <w:lang w:eastAsia="zh-CN"/>
              </w:rPr>
            </w:pPr>
            <w:r w:rsidRPr="00193D85">
              <w:rPr>
                <w:lang w:eastAsia="zh-CN"/>
              </w:rPr>
              <w:t>CA_n1A-n28A-n46C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C701CA" w14:textId="77777777" w:rsidR="00232F35" w:rsidRDefault="00232F35" w:rsidP="00232F35">
            <w:pPr>
              <w:pStyle w:val="TAC"/>
              <w:overflowPunct w:val="0"/>
              <w:autoSpaceDE w:val="0"/>
              <w:autoSpaceDN w:val="0"/>
              <w:adjustRightInd w:val="0"/>
              <w:rPr>
                <w:lang w:eastAsia="zh-CN"/>
              </w:rPr>
            </w:pPr>
            <w:r>
              <w:rPr>
                <w:lang w:eastAsia="zh-CN"/>
              </w:rPr>
              <w:t>CA_n1A-n28A</w:t>
            </w:r>
          </w:p>
          <w:p w14:paraId="339C8CA2" w14:textId="77777777" w:rsidR="00232F35" w:rsidRDefault="00232F35" w:rsidP="00232F35">
            <w:pPr>
              <w:pStyle w:val="TAC"/>
              <w:overflowPunct w:val="0"/>
              <w:autoSpaceDE w:val="0"/>
              <w:autoSpaceDN w:val="0"/>
              <w:adjustRightInd w:val="0"/>
              <w:rPr>
                <w:lang w:eastAsia="zh-CN"/>
              </w:rPr>
            </w:pPr>
            <w:r>
              <w:rPr>
                <w:lang w:eastAsia="zh-CN"/>
              </w:rPr>
              <w:t>CA_n1A-n46A</w:t>
            </w:r>
          </w:p>
          <w:p w14:paraId="17CBEC36" w14:textId="77777777" w:rsidR="00232F35" w:rsidRDefault="00232F35" w:rsidP="00232F35">
            <w:pPr>
              <w:pStyle w:val="TAC"/>
              <w:overflowPunct w:val="0"/>
              <w:autoSpaceDE w:val="0"/>
              <w:autoSpaceDN w:val="0"/>
              <w:adjustRightInd w:val="0"/>
              <w:rPr>
                <w:lang w:eastAsia="zh-CN"/>
              </w:rPr>
            </w:pPr>
            <w:r>
              <w:rPr>
                <w:lang w:eastAsia="zh-CN"/>
              </w:rPr>
              <w:t>CA_n28A-n46A</w:t>
            </w:r>
          </w:p>
        </w:tc>
        <w:tc>
          <w:tcPr>
            <w:tcW w:w="730" w:type="dxa"/>
            <w:tcBorders>
              <w:left w:val="single" w:sz="4" w:space="0" w:color="auto"/>
              <w:right w:val="single" w:sz="4" w:space="0" w:color="auto"/>
            </w:tcBorders>
            <w:vAlign w:val="center"/>
          </w:tcPr>
          <w:p w14:paraId="0531806E" w14:textId="77777777" w:rsidR="00232F35" w:rsidRPr="00C54D16" w:rsidRDefault="00232F35" w:rsidP="00232F35">
            <w:pPr>
              <w:pStyle w:val="TAC"/>
              <w:overflowPunct w:val="0"/>
              <w:autoSpaceDE w:val="0"/>
              <w:autoSpaceDN w:val="0"/>
              <w:adjustRightInd w:val="0"/>
              <w:rPr>
                <w:lang w:eastAsia="zh-CN"/>
              </w:rPr>
            </w:pPr>
            <w:r>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718A0E6" w14:textId="77777777" w:rsidR="00232F35" w:rsidRDefault="00232F35" w:rsidP="00232F35">
            <w:pPr>
              <w:pStyle w:val="TAC"/>
            </w:pPr>
            <w:r w:rsidRPr="00333FC9">
              <w:t>5, 10, 15, 20, 25, 30, 40, 50</w:t>
            </w:r>
          </w:p>
        </w:tc>
        <w:tc>
          <w:tcPr>
            <w:tcW w:w="1360" w:type="dxa"/>
            <w:tcBorders>
              <w:left w:val="single" w:sz="4" w:space="0" w:color="auto"/>
              <w:bottom w:val="nil"/>
              <w:right w:val="single" w:sz="4" w:space="0" w:color="auto"/>
            </w:tcBorders>
            <w:shd w:val="clear" w:color="auto" w:fill="auto"/>
            <w:vAlign w:val="center"/>
          </w:tcPr>
          <w:p w14:paraId="66E18672" w14:textId="77777777" w:rsidR="00232F35" w:rsidRDefault="00232F35" w:rsidP="00232F35">
            <w:pPr>
              <w:pStyle w:val="TAC"/>
              <w:overflowPunct w:val="0"/>
              <w:autoSpaceDE w:val="0"/>
              <w:autoSpaceDN w:val="0"/>
              <w:adjustRightInd w:val="0"/>
              <w:rPr>
                <w:lang w:eastAsia="zh-CN"/>
              </w:rPr>
            </w:pPr>
            <w:r>
              <w:rPr>
                <w:rFonts w:hint="eastAsia"/>
                <w:lang w:eastAsia="zh-CN"/>
              </w:rPr>
              <w:t>0</w:t>
            </w:r>
          </w:p>
        </w:tc>
      </w:tr>
      <w:tr w:rsidR="00232F35" w14:paraId="2D6603B1" w14:textId="77777777" w:rsidTr="00232F35">
        <w:trPr>
          <w:trHeight w:val="187"/>
        </w:trPr>
        <w:tc>
          <w:tcPr>
            <w:tcW w:w="1983" w:type="dxa"/>
            <w:tcBorders>
              <w:top w:val="nil"/>
              <w:left w:val="single" w:sz="4" w:space="0" w:color="auto"/>
              <w:bottom w:val="nil"/>
              <w:right w:val="single" w:sz="4" w:space="0" w:color="auto"/>
            </w:tcBorders>
            <w:shd w:val="clear" w:color="auto" w:fill="auto"/>
            <w:vAlign w:val="center"/>
          </w:tcPr>
          <w:p w14:paraId="2C336174" w14:textId="77777777" w:rsidR="00232F35" w:rsidRDefault="00232F35" w:rsidP="00232F35">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A2E63B3" w14:textId="77777777" w:rsidR="00232F35" w:rsidRPr="007A460E" w:rsidRDefault="00232F35" w:rsidP="00232F35">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70B3AB95" w14:textId="77777777" w:rsidR="00232F35" w:rsidRPr="0084346A" w:rsidRDefault="00232F35" w:rsidP="00232F35">
            <w:pPr>
              <w:pStyle w:val="TAC"/>
              <w:overflowPunct w:val="0"/>
              <w:autoSpaceDE w:val="0"/>
              <w:autoSpaceDN w:val="0"/>
              <w:adjustRightInd w:val="0"/>
              <w:rPr>
                <w:lang w:eastAsia="zh-CN"/>
              </w:rPr>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7CA6000" w14:textId="77777777" w:rsidR="00232F35" w:rsidRDefault="00232F35" w:rsidP="00232F35">
            <w:pPr>
              <w:pStyle w:val="TAC"/>
            </w:pPr>
            <w:r>
              <w:t xml:space="preserve">5, </w:t>
            </w:r>
            <w:r w:rsidRPr="00FE1D75">
              <w:t>10, 15, 20</w:t>
            </w:r>
          </w:p>
        </w:tc>
        <w:tc>
          <w:tcPr>
            <w:tcW w:w="1360" w:type="dxa"/>
            <w:tcBorders>
              <w:top w:val="nil"/>
              <w:left w:val="single" w:sz="4" w:space="0" w:color="auto"/>
              <w:bottom w:val="nil"/>
              <w:right w:val="single" w:sz="4" w:space="0" w:color="auto"/>
            </w:tcBorders>
            <w:shd w:val="clear" w:color="auto" w:fill="auto"/>
            <w:vAlign w:val="center"/>
          </w:tcPr>
          <w:p w14:paraId="69D1B6FD" w14:textId="77777777" w:rsidR="00232F35" w:rsidRDefault="00232F35" w:rsidP="00232F35">
            <w:pPr>
              <w:pStyle w:val="TAC"/>
              <w:overflowPunct w:val="0"/>
              <w:autoSpaceDE w:val="0"/>
              <w:autoSpaceDN w:val="0"/>
              <w:adjustRightInd w:val="0"/>
              <w:rPr>
                <w:lang w:eastAsia="zh-CN"/>
              </w:rPr>
            </w:pPr>
          </w:p>
        </w:tc>
      </w:tr>
      <w:tr w:rsidR="00232F35" w14:paraId="76AA19F6" w14:textId="77777777" w:rsidTr="00232F3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A879D6" w14:textId="77777777" w:rsidR="00232F35" w:rsidRDefault="00232F35" w:rsidP="00232F35">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56ED19" w14:textId="77777777" w:rsidR="00232F35" w:rsidRDefault="00232F35" w:rsidP="00232F35">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38D29034" w14:textId="77777777" w:rsidR="00232F35" w:rsidRPr="0084346A" w:rsidRDefault="00232F35" w:rsidP="00232F35">
            <w:pPr>
              <w:pStyle w:val="TAC"/>
              <w:overflowPunct w:val="0"/>
              <w:autoSpaceDE w:val="0"/>
              <w:autoSpaceDN w:val="0"/>
              <w:adjustRightInd w:val="0"/>
              <w:rPr>
                <w:lang w:eastAsia="zh-CN"/>
              </w:rPr>
            </w:pPr>
            <w:r>
              <w:rPr>
                <w:rFonts w:hint="eastAsia"/>
                <w:lang w:eastAsia="zh-CN"/>
              </w:rPr>
              <w:t>n4</w:t>
            </w:r>
            <w:r>
              <w:rPr>
                <w:lang w:eastAsia="zh-CN"/>
              </w:rPr>
              <w:t>6</w:t>
            </w:r>
          </w:p>
        </w:tc>
        <w:tc>
          <w:tcPr>
            <w:tcW w:w="4081" w:type="dxa"/>
            <w:tcBorders>
              <w:top w:val="single" w:sz="4" w:space="0" w:color="auto"/>
              <w:left w:val="single" w:sz="4" w:space="0" w:color="auto"/>
              <w:bottom w:val="single" w:sz="4" w:space="0" w:color="auto"/>
              <w:right w:val="single" w:sz="4" w:space="0" w:color="auto"/>
            </w:tcBorders>
            <w:vAlign w:val="center"/>
          </w:tcPr>
          <w:p w14:paraId="00F2F69B" w14:textId="77777777" w:rsidR="00232F35" w:rsidRPr="00C85666" w:rsidRDefault="00232F35" w:rsidP="00232F35">
            <w:pPr>
              <w:pStyle w:val="TAC"/>
              <w:rPr>
                <w:lang w:eastAsia="zh-CN" w:bidi="ar"/>
              </w:rPr>
            </w:pPr>
            <w:r w:rsidRPr="00F54EFF">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EB5860" w14:textId="77777777" w:rsidR="00232F35" w:rsidRDefault="00232F35" w:rsidP="00232F35">
            <w:pPr>
              <w:pStyle w:val="TAC"/>
              <w:overflowPunct w:val="0"/>
              <w:autoSpaceDE w:val="0"/>
              <w:autoSpaceDN w:val="0"/>
              <w:adjustRightInd w:val="0"/>
              <w:rPr>
                <w:lang w:eastAsia="zh-CN"/>
              </w:rPr>
            </w:pPr>
          </w:p>
        </w:tc>
      </w:tr>
      <w:tr w:rsidR="00232F35" w14:paraId="3DC991B0" w14:textId="77777777" w:rsidTr="00232F35">
        <w:trPr>
          <w:trHeight w:val="187"/>
        </w:trPr>
        <w:tc>
          <w:tcPr>
            <w:tcW w:w="1983" w:type="dxa"/>
            <w:tcBorders>
              <w:top w:val="nil"/>
              <w:left w:val="single" w:sz="4" w:space="0" w:color="auto"/>
              <w:bottom w:val="nil"/>
              <w:right w:val="single" w:sz="4" w:space="0" w:color="auto"/>
            </w:tcBorders>
            <w:shd w:val="clear" w:color="auto" w:fill="auto"/>
            <w:vAlign w:val="center"/>
          </w:tcPr>
          <w:p w14:paraId="76B2FBD1" w14:textId="77777777" w:rsidR="00232F35" w:rsidRPr="00193D85" w:rsidRDefault="00232F35" w:rsidP="00232F35">
            <w:pPr>
              <w:pStyle w:val="TAC"/>
              <w:overflowPunct w:val="0"/>
              <w:autoSpaceDE w:val="0"/>
              <w:autoSpaceDN w:val="0"/>
              <w:adjustRightInd w:val="0"/>
              <w:rPr>
                <w:lang w:eastAsia="zh-CN"/>
              </w:rPr>
            </w:pPr>
            <w:r w:rsidRPr="00193D85">
              <w:rPr>
                <w:lang w:eastAsia="zh-CN"/>
              </w:rPr>
              <w:t>CA_n1A-n28A-n46</w:t>
            </w:r>
            <w:r>
              <w:rPr>
                <w:lang w:eastAsia="zh-CN"/>
              </w:rPr>
              <w:t>D</w:t>
            </w:r>
          </w:p>
        </w:tc>
        <w:tc>
          <w:tcPr>
            <w:tcW w:w="1690" w:type="dxa"/>
            <w:tcBorders>
              <w:top w:val="nil"/>
              <w:left w:val="single" w:sz="4" w:space="0" w:color="auto"/>
              <w:bottom w:val="nil"/>
              <w:right w:val="single" w:sz="4" w:space="0" w:color="auto"/>
            </w:tcBorders>
            <w:shd w:val="clear" w:color="auto" w:fill="auto"/>
            <w:vAlign w:val="center"/>
          </w:tcPr>
          <w:p w14:paraId="4B736ED8" w14:textId="77777777" w:rsidR="00232F35" w:rsidRDefault="00232F35" w:rsidP="00232F35">
            <w:pPr>
              <w:pStyle w:val="TAC"/>
              <w:overflowPunct w:val="0"/>
              <w:autoSpaceDE w:val="0"/>
              <w:autoSpaceDN w:val="0"/>
              <w:adjustRightInd w:val="0"/>
              <w:rPr>
                <w:lang w:eastAsia="zh-CN"/>
              </w:rPr>
            </w:pPr>
            <w:r>
              <w:rPr>
                <w:lang w:eastAsia="zh-CN"/>
              </w:rPr>
              <w:t>CA_n1A-n28A</w:t>
            </w:r>
          </w:p>
          <w:p w14:paraId="2670404B" w14:textId="77777777" w:rsidR="00232F35" w:rsidRDefault="00232F35" w:rsidP="00232F35">
            <w:pPr>
              <w:pStyle w:val="TAC"/>
              <w:overflowPunct w:val="0"/>
              <w:autoSpaceDE w:val="0"/>
              <w:autoSpaceDN w:val="0"/>
              <w:adjustRightInd w:val="0"/>
              <w:rPr>
                <w:lang w:eastAsia="zh-CN"/>
              </w:rPr>
            </w:pPr>
            <w:r>
              <w:rPr>
                <w:lang w:eastAsia="zh-CN"/>
              </w:rPr>
              <w:t>CA_n1A-n46A</w:t>
            </w:r>
          </w:p>
          <w:p w14:paraId="3B5F3F55" w14:textId="77777777" w:rsidR="00232F35" w:rsidRDefault="00232F35" w:rsidP="00232F35">
            <w:pPr>
              <w:pStyle w:val="TAC"/>
              <w:overflowPunct w:val="0"/>
              <w:autoSpaceDE w:val="0"/>
              <w:autoSpaceDN w:val="0"/>
              <w:adjustRightInd w:val="0"/>
              <w:rPr>
                <w:lang w:eastAsia="zh-CN"/>
              </w:rPr>
            </w:pPr>
            <w:r>
              <w:rPr>
                <w:lang w:eastAsia="zh-CN"/>
              </w:rPr>
              <w:t>CA_n28A-n46A</w:t>
            </w:r>
          </w:p>
        </w:tc>
        <w:tc>
          <w:tcPr>
            <w:tcW w:w="730" w:type="dxa"/>
            <w:tcBorders>
              <w:top w:val="single" w:sz="4" w:space="0" w:color="auto"/>
              <w:left w:val="single" w:sz="4" w:space="0" w:color="auto"/>
              <w:bottom w:val="single" w:sz="4" w:space="0" w:color="auto"/>
              <w:right w:val="single" w:sz="4" w:space="0" w:color="auto"/>
            </w:tcBorders>
            <w:vAlign w:val="center"/>
          </w:tcPr>
          <w:p w14:paraId="500D81A9" w14:textId="77777777" w:rsidR="00232F35" w:rsidRPr="00C54D16" w:rsidRDefault="00232F35" w:rsidP="00232F35">
            <w:pPr>
              <w:pStyle w:val="TAC"/>
              <w:overflowPunct w:val="0"/>
              <w:autoSpaceDE w:val="0"/>
              <w:autoSpaceDN w:val="0"/>
              <w:adjustRightInd w:val="0"/>
              <w:rPr>
                <w:lang w:eastAsia="zh-CN"/>
              </w:rPr>
            </w:pPr>
            <w:r>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1340BCF" w14:textId="77777777" w:rsidR="00232F35" w:rsidRDefault="00232F35" w:rsidP="00232F35">
            <w:pPr>
              <w:pStyle w:val="TAC"/>
            </w:pPr>
            <w:r w:rsidRPr="00333FC9">
              <w:t>5, 10, 15, 20, 25, 30, 40, 50</w:t>
            </w:r>
          </w:p>
        </w:tc>
        <w:tc>
          <w:tcPr>
            <w:tcW w:w="1360" w:type="dxa"/>
            <w:tcBorders>
              <w:top w:val="nil"/>
              <w:left w:val="single" w:sz="4" w:space="0" w:color="auto"/>
              <w:bottom w:val="nil"/>
              <w:right w:val="single" w:sz="4" w:space="0" w:color="auto"/>
            </w:tcBorders>
            <w:shd w:val="clear" w:color="auto" w:fill="auto"/>
            <w:vAlign w:val="center"/>
          </w:tcPr>
          <w:p w14:paraId="34B5CEC1" w14:textId="77777777" w:rsidR="00232F35" w:rsidRDefault="00232F35" w:rsidP="00232F35">
            <w:pPr>
              <w:pStyle w:val="TAC"/>
              <w:overflowPunct w:val="0"/>
              <w:autoSpaceDE w:val="0"/>
              <w:autoSpaceDN w:val="0"/>
              <w:adjustRightInd w:val="0"/>
              <w:rPr>
                <w:lang w:eastAsia="zh-CN"/>
              </w:rPr>
            </w:pPr>
            <w:r>
              <w:rPr>
                <w:rFonts w:hint="eastAsia"/>
                <w:lang w:eastAsia="zh-CN"/>
              </w:rPr>
              <w:t>0</w:t>
            </w:r>
          </w:p>
        </w:tc>
      </w:tr>
      <w:tr w:rsidR="00232F35" w14:paraId="1AE2ADFE" w14:textId="77777777" w:rsidTr="00232F35">
        <w:trPr>
          <w:trHeight w:val="187"/>
        </w:trPr>
        <w:tc>
          <w:tcPr>
            <w:tcW w:w="1983" w:type="dxa"/>
            <w:tcBorders>
              <w:top w:val="nil"/>
              <w:left w:val="single" w:sz="4" w:space="0" w:color="auto"/>
              <w:bottom w:val="nil"/>
              <w:right w:val="single" w:sz="4" w:space="0" w:color="auto"/>
            </w:tcBorders>
            <w:shd w:val="clear" w:color="auto" w:fill="auto"/>
            <w:vAlign w:val="center"/>
          </w:tcPr>
          <w:p w14:paraId="78E6E307" w14:textId="77777777" w:rsidR="00232F35" w:rsidRDefault="00232F35" w:rsidP="00232F35">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CA0786E" w14:textId="77777777" w:rsidR="00232F35" w:rsidRPr="009546E5" w:rsidRDefault="00232F35" w:rsidP="00232F35">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38FB96" w14:textId="77777777" w:rsidR="00232F35" w:rsidRPr="009546E5" w:rsidRDefault="00232F35" w:rsidP="00232F35">
            <w:pPr>
              <w:pStyle w:val="TAC"/>
              <w:overflowPunct w:val="0"/>
              <w:autoSpaceDE w:val="0"/>
              <w:autoSpaceDN w:val="0"/>
              <w:adjustRightInd w:val="0"/>
              <w:rPr>
                <w:lang w:eastAsia="zh-CN"/>
              </w:rPr>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C188B58" w14:textId="77777777" w:rsidR="00232F35" w:rsidRDefault="00232F35" w:rsidP="00232F35">
            <w:pPr>
              <w:pStyle w:val="TAC"/>
            </w:pPr>
            <w:r>
              <w:t xml:space="preserve">5, </w:t>
            </w:r>
            <w:r w:rsidRPr="00FE1D75">
              <w:t>10, 15, 20</w:t>
            </w:r>
          </w:p>
        </w:tc>
        <w:tc>
          <w:tcPr>
            <w:tcW w:w="1360" w:type="dxa"/>
            <w:tcBorders>
              <w:top w:val="nil"/>
              <w:left w:val="single" w:sz="4" w:space="0" w:color="auto"/>
              <w:bottom w:val="nil"/>
              <w:right w:val="single" w:sz="4" w:space="0" w:color="auto"/>
            </w:tcBorders>
            <w:shd w:val="clear" w:color="auto" w:fill="auto"/>
            <w:vAlign w:val="center"/>
          </w:tcPr>
          <w:p w14:paraId="54A6B7B6" w14:textId="77777777" w:rsidR="00232F35" w:rsidRDefault="00232F35" w:rsidP="00232F35">
            <w:pPr>
              <w:pStyle w:val="TAC"/>
              <w:overflowPunct w:val="0"/>
              <w:autoSpaceDE w:val="0"/>
              <w:autoSpaceDN w:val="0"/>
              <w:adjustRightInd w:val="0"/>
              <w:rPr>
                <w:lang w:eastAsia="zh-CN"/>
              </w:rPr>
            </w:pPr>
          </w:p>
        </w:tc>
      </w:tr>
      <w:tr w:rsidR="00232F35" w14:paraId="45BAE167" w14:textId="77777777" w:rsidTr="00232F3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3999D5" w14:textId="77777777" w:rsidR="00232F35" w:rsidRDefault="00232F35" w:rsidP="00232F35">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CF2878" w14:textId="77777777" w:rsidR="00232F35" w:rsidRDefault="00232F35" w:rsidP="00232F35">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503DE3" w14:textId="77777777" w:rsidR="00232F35" w:rsidRPr="009546E5" w:rsidRDefault="00232F35" w:rsidP="00232F35">
            <w:pPr>
              <w:pStyle w:val="TAC"/>
              <w:overflowPunct w:val="0"/>
              <w:autoSpaceDE w:val="0"/>
              <w:autoSpaceDN w:val="0"/>
              <w:adjustRightInd w:val="0"/>
              <w:rPr>
                <w:lang w:eastAsia="zh-CN"/>
              </w:rPr>
            </w:pPr>
            <w:r>
              <w:rPr>
                <w:rFonts w:hint="eastAsia"/>
                <w:lang w:eastAsia="zh-CN"/>
              </w:rPr>
              <w:t>n4</w:t>
            </w:r>
            <w:r>
              <w:rPr>
                <w:lang w:eastAsia="zh-CN"/>
              </w:rPr>
              <w:t>6</w:t>
            </w:r>
          </w:p>
        </w:tc>
        <w:tc>
          <w:tcPr>
            <w:tcW w:w="4081" w:type="dxa"/>
            <w:tcBorders>
              <w:top w:val="single" w:sz="4" w:space="0" w:color="auto"/>
              <w:left w:val="single" w:sz="4" w:space="0" w:color="auto"/>
              <w:bottom w:val="single" w:sz="4" w:space="0" w:color="auto"/>
              <w:right w:val="single" w:sz="4" w:space="0" w:color="auto"/>
            </w:tcBorders>
            <w:vAlign w:val="center"/>
          </w:tcPr>
          <w:p w14:paraId="24631372" w14:textId="77777777" w:rsidR="00232F35" w:rsidRPr="00C85666" w:rsidRDefault="00232F35" w:rsidP="00232F35">
            <w:pPr>
              <w:pStyle w:val="TAC"/>
            </w:pPr>
            <w:r w:rsidRPr="00F54EFF">
              <w:t>CA_n46</w:t>
            </w:r>
            <w:r>
              <w:t>D</w:t>
            </w:r>
            <w:r w:rsidRPr="00F54EFF">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EDB810" w14:textId="77777777" w:rsidR="00232F35" w:rsidRDefault="00232F35" w:rsidP="00232F35">
            <w:pPr>
              <w:pStyle w:val="TAC"/>
              <w:overflowPunct w:val="0"/>
              <w:autoSpaceDE w:val="0"/>
              <w:autoSpaceDN w:val="0"/>
              <w:adjustRightInd w:val="0"/>
              <w:rPr>
                <w:lang w:eastAsia="zh-CN"/>
              </w:rPr>
            </w:pPr>
          </w:p>
        </w:tc>
      </w:tr>
      <w:tr w:rsidR="00232F35" w14:paraId="2FFEA6D3" w14:textId="77777777" w:rsidTr="00232F35">
        <w:trPr>
          <w:trHeight w:val="187"/>
        </w:trPr>
        <w:tc>
          <w:tcPr>
            <w:tcW w:w="1983" w:type="dxa"/>
            <w:tcBorders>
              <w:top w:val="nil"/>
              <w:left w:val="single" w:sz="4" w:space="0" w:color="auto"/>
              <w:bottom w:val="nil"/>
              <w:right w:val="single" w:sz="4" w:space="0" w:color="auto"/>
            </w:tcBorders>
            <w:shd w:val="clear" w:color="auto" w:fill="auto"/>
            <w:vAlign w:val="center"/>
          </w:tcPr>
          <w:p w14:paraId="2D6610F9" w14:textId="77777777" w:rsidR="00232F35" w:rsidRDefault="00232F35" w:rsidP="00232F35">
            <w:pPr>
              <w:pStyle w:val="TAC"/>
              <w:overflowPunct w:val="0"/>
              <w:autoSpaceDE w:val="0"/>
              <w:autoSpaceDN w:val="0"/>
              <w:adjustRightInd w:val="0"/>
              <w:rPr>
                <w:lang w:eastAsia="zh-CN"/>
              </w:rPr>
            </w:pPr>
            <w:r>
              <w:rPr>
                <w:lang w:eastAsia="zh-CN"/>
              </w:rPr>
              <w:t>CA_n1A-n28A-n46(2A)</w:t>
            </w:r>
          </w:p>
        </w:tc>
        <w:tc>
          <w:tcPr>
            <w:tcW w:w="1690" w:type="dxa"/>
            <w:tcBorders>
              <w:top w:val="nil"/>
              <w:left w:val="single" w:sz="4" w:space="0" w:color="auto"/>
              <w:bottom w:val="nil"/>
              <w:right w:val="single" w:sz="4" w:space="0" w:color="auto"/>
            </w:tcBorders>
            <w:shd w:val="clear" w:color="auto" w:fill="auto"/>
            <w:vAlign w:val="center"/>
          </w:tcPr>
          <w:p w14:paraId="3FA5F128" w14:textId="77777777" w:rsidR="00232F35" w:rsidRDefault="00232F35" w:rsidP="00232F35">
            <w:pPr>
              <w:pStyle w:val="TAC"/>
              <w:overflowPunct w:val="0"/>
              <w:autoSpaceDE w:val="0"/>
              <w:autoSpaceDN w:val="0"/>
              <w:adjustRightInd w:val="0"/>
              <w:rPr>
                <w:lang w:eastAsia="zh-CN"/>
              </w:rPr>
            </w:pPr>
            <w:r>
              <w:rPr>
                <w:lang w:eastAsia="zh-CN"/>
              </w:rPr>
              <w:t>CA_n1A-n28A</w:t>
            </w:r>
          </w:p>
          <w:p w14:paraId="5C21570F" w14:textId="77777777" w:rsidR="00232F35" w:rsidRDefault="00232F35" w:rsidP="00232F35">
            <w:pPr>
              <w:pStyle w:val="TAC"/>
              <w:overflowPunct w:val="0"/>
              <w:autoSpaceDE w:val="0"/>
              <w:autoSpaceDN w:val="0"/>
              <w:adjustRightInd w:val="0"/>
              <w:rPr>
                <w:lang w:eastAsia="zh-CN"/>
              </w:rPr>
            </w:pPr>
            <w:r>
              <w:rPr>
                <w:lang w:eastAsia="zh-CN"/>
              </w:rPr>
              <w:t>CA_n1A-n46A</w:t>
            </w:r>
          </w:p>
          <w:p w14:paraId="0615B7E3" w14:textId="77777777" w:rsidR="00232F35" w:rsidRDefault="00232F35" w:rsidP="00232F35">
            <w:pPr>
              <w:pStyle w:val="TAC"/>
              <w:overflowPunct w:val="0"/>
              <w:autoSpaceDE w:val="0"/>
              <w:autoSpaceDN w:val="0"/>
              <w:adjustRightInd w:val="0"/>
              <w:rPr>
                <w:lang w:eastAsia="zh-CN"/>
              </w:rPr>
            </w:pPr>
            <w:r>
              <w:rPr>
                <w:lang w:eastAsia="zh-CN"/>
              </w:rPr>
              <w:t>CA_n28A-n46A</w:t>
            </w:r>
          </w:p>
        </w:tc>
        <w:tc>
          <w:tcPr>
            <w:tcW w:w="730" w:type="dxa"/>
            <w:tcBorders>
              <w:top w:val="single" w:sz="4" w:space="0" w:color="auto"/>
              <w:left w:val="single" w:sz="4" w:space="0" w:color="auto"/>
              <w:bottom w:val="single" w:sz="4" w:space="0" w:color="auto"/>
              <w:right w:val="single" w:sz="4" w:space="0" w:color="auto"/>
            </w:tcBorders>
            <w:vAlign w:val="center"/>
          </w:tcPr>
          <w:p w14:paraId="0A3C465A" w14:textId="77777777" w:rsidR="00232F35" w:rsidRPr="00C54D16" w:rsidRDefault="00232F35" w:rsidP="00232F35">
            <w:pPr>
              <w:pStyle w:val="TAC"/>
              <w:overflowPunct w:val="0"/>
              <w:autoSpaceDE w:val="0"/>
              <w:autoSpaceDN w:val="0"/>
              <w:adjustRightInd w:val="0"/>
              <w:rPr>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56397BA" w14:textId="77777777" w:rsidR="00232F35" w:rsidRDefault="00232F35" w:rsidP="00232F35">
            <w:pPr>
              <w:pStyle w:val="TAC"/>
            </w:pPr>
            <w:r w:rsidRPr="00333FC9">
              <w:t>5, 10, 15, 20, 25, 30, 40, 50</w:t>
            </w:r>
          </w:p>
        </w:tc>
        <w:tc>
          <w:tcPr>
            <w:tcW w:w="1360" w:type="dxa"/>
            <w:tcBorders>
              <w:top w:val="nil"/>
              <w:left w:val="single" w:sz="4" w:space="0" w:color="auto"/>
              <w:bottom w:val="nil"/>
              <w:right w:val="single" w:sz="4" w:space="0" w:color="auto"/>
            </w:tcBorders>
            <w:shd w:val="clear" w:color="auto" w:fill="auto"/>
            <w:vAlign w:val="center"/>
          </w:tcPr>
          <w:p w14:paraId="18C09AC8" w14:textId="77777777" w:rsidR="00232F35" w:rsidRDefault="00232F35" w:rsidP="00232F35">
            <w:pPr>
              <w:pStyle w:val="TAC"/>
              <w:overflowPunct w:val="0"/>
              <w:autoSpaceDE w:val="0"/>
              <w:autoSpaceDN w:val="0"/>
              <w:adjustRightInd w:val="0"/>
              <w:rPr>
                <w:lang w:eastAsia="zh-CN"/>
              </w:rPr>
            </w:pPr>
            <w:r>
              <w:rPr>
                <w:rFonts w:hint="eastAsia"/>
                <w:lang w:eastAsia="zh-CN"/>
              </w:rPr>
              <w:t>0</w:t>
            </w:r>
          </w:p>
        </w:tc>
      </w:tr>
      <w:tr w:rsidR="00232F35" w14:paraId="413D2B7C" w14:textId="77777777" w:rsidTr="00232F35">
        <w:trPr>
          <w:trHeight w:val="187"/>
        </w:trPr>
        <w:tc>
          <w:tcPr>
            <w:tcW w:w="1983" w:type="dxa"/>
            <w:tcBorders>
              <w:top w:val="nil"/>
              <w:left w:val="single" w:sz="4" w:space="0" w:color="auto"/>
              <w:bottom w:val="nil"/>
              <w:right w:val="single" w:sz="4" w:space="0" w:color="auto"/>
            </w:tcBorders>
            <w:shd w:val="clear" w:color="auto" w:fill="auto"/>
            <w:vAlign w:val="center"/>
          </w:tcPr>
          <w:p w14:paraId="5752C105" w14:textId="77777777" w:rsidR="00232F35" w:rsidRDefault="00232F35" w:rsidP="00232F35">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CC3CAE3" w14:textId="77777777" w:rsidR="00232F35" w:rsidRPr="009546E5" w:rsidRDefault="00232F35" w:rsidP="00232F35">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4B39CA" w14:textId="77777777" w:rsidR="00232F35" w:rsidRPr="009546E5" w:rsidRDefault="00232F35" w:rsidP="00232F35">
            <w:pPr>
              <w:pStyle w:val="TAC"/>
              <w:overflowPunct w:val="0"/>
              <w:autoSpaceDE w:val="0"/>
              <w:autoSpaceDN w:val="0"/>
              <w:adjustRightInd w:val="0"/>
              <w:rPr>
                <w:lang w:eastAsia="zh-CN"/>
              </w:rPr>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6F4AD42" w14:textId="77777777" w:rsidR="00232F35" w:rsidRDefault="00232F35" w:rsidP="00232F35">
            <w:pPr>
              <w:pStyle w:val="TAC"/>
            </w:pPr>
            <w:r>
              <w:t xml:space="preserve">5, </w:t>
            </w:r>
            <w:r w:rsidRPr="00FE1D75">
              <w:t>10, 15, 20</w:t>
            </w:r>
          </w:p>
        </w:tc>
        <w:tc>
          <w:tcPr>
            <w:tcW w:w="1360" w:type="dxa"/>
            <w:tcBorders>
              <w:top w:val="nil"/>
              <w:left w:val="single" w:sz="4" w:space="0" w:color="auto"/>
              <w:bottom w:val="nil"/>
              <w:right w:val="single" w:sz="4" w:space="0" w:color="auto"/>
            </w:tcBorders>
            <w:shd w:val="clear" w:color="auto" w:fill="auto"/>
            <w:vAlign w:val="center"/>
          </w:tcPr>
          <w:p w14:paraId="33A7A3A1" w14:textId="77777777" w:rsidR="00232F35" w:rsidRDefault="00232F35" w:rsidP="00232F35">
            <w:pPr>
              <w:pStyle w:val="TAC"/>
              <w:overflowPunct w:val="0"/>
              <w:autoSpaceDE w:val="0"/>
              <w:autoSpaceDN w:val="0"/>
              <w:adjustRightInd w:val="0"/>
              <w:rPr>
                <w:lang w:eastAsia="zh-CN"/>
              </w:rPr>
            </w:pPr>
          </w:p>
        </w:tc>
      </w:tr>
      <w:tr w:rsidR="00232F35" w14:paraId="5332A467" w14:textId="77777777" w:rsidTr="00232F3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B9FF46" w14:textId="77777777" w:rsidR="00232F35" w:rsidRDefault="00232F35" w:rsidP="00232F35">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83085C" w14:textId="77777777" w:rsidR="00232F35" w:rsidRDefault="00232F35" w:rsidP="00232F35">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E4626E" w14:textId="77777777" w:rsidR="00232F35" w:rsidRPr="009546E5" w:rsidRDefault="00232F35" w:rsidP="00232F35">
            <w:pPr>
              <w:pStyle w:val="TAC"/>
              <w:overflowPunct w:val="0"/>
              <w:autoSpaceDE w:val="0"/>
              <w:autoSpaceDN w:val="0"/>
              <w:adjustRightInd w:val="0"/>
              <w:rPr>
                <w:lang w:eastAsia="zh-CN"/>
              </w:rPr>
            </w:pPr>
            <w:r>
              <w:rPr>
                <w:rFonts w:hint="eastAsia"/>
                <w:lang w:eastAsia="zh-CN"/>
              </w:rPr>
              <w:t>n4</w:t>
            </w:r>
            <w:r>
              <w:rPr>
                <w:lang w:eastAsia="zh-CN"/>
              </w:rPr>
              <w:t>6</w:t>
            </w:r>
          </w:p>
        </w:tc>
        <w:tc>
          <w:tcPr>
            <w:tcW w:w="4081" w:type="dxa"/>
            <w:tcBorders>
              <w:top w:val="single" w:sz="4" w:space="0" w:color="auto"/>
              <w:left w:val="single" w:sz="4" w:space="0" w:color="auto"/>
              <w:bottom w:val="single" w:sz="4" w:space="0" w:color="auto"/>
              <w:right w:val="single" w:sz="4" w:space="0" w:color="auto"/>
            </w:tcBorders>
            <w:vAlign w:val="center"/>
          </w:tcPr>
          <w:p w14:paraId="31A0C17F" w14:textId="77777777" w:rsidR="00232F35" w:rsidRPr="00C85666" w:rsidRDefault="00232F35" w:rsidP="00232F35">
            <w:pPr>
              <w:pStyle w:val="TAC"/>
            </w:pPr>
            <w:r>
              <w:rPr>
                <w:rFonts w:cs="Arial"/>
                <w:szCs w:val="18"/>
              </w:rPr>
              <w:t>CA_n46(2A)_BCS0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2BED11" w14:textId="77777777" w:rsidR="00232F35" w:rsidRDefault="00232F35" w:rsidP="00232F35">
            <w:pPr>
              <w:pStyle w:val="TAC"/>
              <w:overflowPunct w:val="0"/>
              <w:autoSpaceDE w:val="0"/>
              <w:autoSpaceDN w:val="0"/>
              <w:adjustRightInd w:val="0"/>
              <w:rPr>
                <w:lang w:eastAsia="zh-CN"/>
              </w:rPr>
            </w:pPr>
          </w:p>
        </w:tc>
      </w:tr>
    </w:tbl>
    <w:p w14:paraId="58D9EDBD" w14:textId="77777777" w:rsidR="00232F35" w:rsidRDefault="00232F35" w:rsidP="00232F35">
      <w:pPr>
        <w:rPr>
          <w:lang w:eastAsia="ko-KR"/>
        </w:rPr>
      </w:pPr>
    </w:p>
    <w:p w14:paraId="3B826233" w14:textId="3E4F4D45" w:rsidR="00232F35" w:rsidRDefault="00232F35" w:rsidP="00232F35">
      <w:pPr>
        <w:pStyle w:val="41"/>
      </w:pPr>
      <w:bookmarkStart w:id="411" w:name="_Toc136288376"/>
      <w:r>
        <w:t>5.38.1.3</w:t>
      </w:r>
      <w:r>
        <w:tab/>
      </w:r>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411"/>
    </w:p>
    <w:p w14:paraId="13FDFFA5" w14:textId="2DEA28DB" w:rsidR="00232F35" w:rsidRDefault="00232F35" w:rsidP="00232F35">
      <w:r>
        <w:t xml:space="preserve">For </w:t>
      </w:r>
      <w:r>
        <w:rPr>
          <w:lang w:eastAsia="zh-CN"/>
        </w:rPr>
        <w:t>CA_n1</w:t>
      </w:r>
      <w:r>
        <w:t>-n28</w:t>
      </w:r>
      <w:r>
        <w:rPr>
          <w:lang w:eastAsia="zh-CN"/>
        </w:rPr>
        <w:t>-</w:t>
      </w:r>
      <w:r>
        <w:rPr>
          <w:rFonts w:hint="eastAsia"/>
          <w:lang w:eastAsia="zh-CN"/>
        </w:rPr>
        <w:t>n</w:t>
      </w:r>
      <w:r>
        <w:rPr>
          <w:lang w:eastAsia="zh-CN"/>
        </w:rPr>
        <w:t>46</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w:t>
      </w:r>
    </w:p>
    <w:p w14:paraId="12450A80" w14:textId="53BDA830" w:rsidR="00232F35" w:rsidRDefault="00232F35" w:rsidP="00232F35">
      <w:pPr>
        <w:pStyle w:val="TH"/>
        <w:rPr>
          <w:rFonts w:cs="Arial"/>
        </w:rPr>
      </w:pPr>
      <w:r>
        <w:rPr>
          <w:rFonts w:cs="Arial"/>
        </w:rPr>
        <w:t xml:space="preserve">Table </w:t>
      </w:r>
      <w:r>
        <w:rPr>
          <w:rFonts w:cs="Arial" w:hint="eastAsia"/>
        </w:rPr>
        <w:t>5.</w:t>
      </w:r>
      <w:r>
        <w:rPr>
          <w:rFonts w:cs="Arial"/>
        </w:rPr>
        <w:t>38.1.3-1: ΔT</w:t>
      </w:r>
      <w:r w:rsidRPr="000469EC">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232F35" w14:paraId="2DFE65D3" w14:textId="77777777" w:rsidTr="00232F35">
        <w:trPr>
          <w:jc w:val="center"/>
        </w:trPr>
        <w:tc>
          <w:tcPr>
            <w:tcW w:w="2336" w:type="dxa"/>
            <w:vMerge w:val="restart"/>
            <w:tcBorders>
              <w:top w:val="single" w:sz="4" w:space="0" w:color="auto"/>
              <w:left w:val="single" w:sz="4" w:space="0" w:color="auto"/>
              <w:right w:val="single" w:sz="4" w:space="0" w:color="auto"/>
            </w:tcBorders>
          </w:tcPr>
          <w:p w14:paraId="7DB094C2" w14:textId="77777777" w:rsidR="00232F35" w:rsidRDefault="00232F35" w:rsidP="00232F35">
            <w:pPr>
              <w:keepNext/>
              <w:keepLines/>
              <w:spacing w:after="0"/>
              <w:jc w:val="center"/>
              <w:rPr>
                <w:rFonts w:ascii="Arial" w:hAnsi="Arial"/>
                <w:b/>
                <w:sz w:val="18"/>
              </w:rPr>
            </w:pPr>
            <w:r>
              <w:rPr>
                <w:rFonts w:ascii="Arial" w:hAnsi="Arial"/>
                <w:b/>
                <w:sz w:val="18"/>
              </w:rPr>
              <w:t xml:space="preserve">Inter-band </w:t>
            </w:r>
            <w:r>
              <w:rPr>
                <w:rFonts w:ascii="Arial" w:hAnsi="Arial"/>
                <w:b/>
                <w:sz w:val="18"/>
                <w:lang w:eastAsia="zh-CN"/>
              </w:rPr>
              <w:t>CA</w:t>
            </w:r>
            <w:r>
              <w:rPr>
                <w:rFonts w:ascii="Arial"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A47C285" w14:textId="77777777" w:rsidR="00232F35" w:rsidRDefault="00232F35" w:rsidP="00232F35">
            <w:pPr>
              <w:keepNext/>
              <w:keepLines/>
              <w:spacing w:after="0"/>
              <w:jc w:val="center"/>
              <w:rPr>
                <w:rFonts w:ascii="Arial" w:hAnsi="Arial"/>
                <w:b/>
                <w:sz w:val="18"/>
              </w:rPr>
            </w:pPr>
            <w:r w:rsidRPr="00901DE9">
              <w:rPr>
                <w:rFonts w:ascii="Arial" w:hAnsi="Arial"/>
                <w:b/>
                <w:sz w:val="18"/>
              </w:rPr>
              <w:t>ΔT</w:t>
            </w:r>
            <w:r w:rsidRPr="00901DE9">
              <w:rPr>
                <w:rFonts w:ascii="Arial" w:hAnsi="Arial"/>
                <w:b/>
                <w:sz w:val="18"/>
                <w:vertAlign w:val="subscript"/>
              </w:rPr>
              <w:t>IB,c</w:t>
            </w:r>
            <w:r w:rsidRPr="00901DE9">
              <w:rPr>
                <w:rFonts w:ascii="Arial" w:hAnsi="Arial"/>
                <w:b/>
                <w:sz w:val="18"/>
              </w:rPr>
              <w:t xml:space="preserve"> for NR bands (dB)</w:t>
            </w:r>
            <w:r w:rsidRPr="00901DE9">
              <w:rPr>
                <w:rFonts w:ascii="Arial" w:hAnsi="Arial"/>
                <w:b/>
                <w:sz w:val="18"/>
                <w:vertAlign w:val="superscript"/>
              </w:rPr>
              <w:t>8</w:t>
            </w:r>
          </w:p>
        </w:tc>
      </w:tr>
      <w:tr w:rsidR="00232F35" w14:paraId="56F750CA" w14:textId="77777777" w:rsidTr="00232F35">
        <w:trPr>
          <w:jc w:val="center"/>
        </w:trPr>
        <w:tc>
          <w:tcPr>
            <w:tcW w:w="2336" w:type="dxa"/>
            <w:vMerge/>
            <w:tcBorders>
              <w:left w:val="single" w:sz="4" w:space="0" w:color="auto"/>
              <w:bottom w:val="single" w:sz="4" w:space="0" w:color="auto"/>
              <w:right w:val="single" w:sz="4" w:space="0" w:color="auto"/>
            </w:tcBorders>
          </w:tcPr>
          <w:p w14:paraId="13950CB9" w14:textId="77777777" w:rsidR="00232F35" w:rsidRDefault="00232F35" w:rsidP="00232F35">
            <w:pPr>
              <w:keepNext/>
              <w:keepLines/>
              <w:spacing w:after="0"/>
              <w:jc w:val="center"/>
              <w:rPr>
                <w:rFonts w:ascii="Arial"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815CA1B" w14:textId="77777777" w:rsidR="00232F35" w:rsidRDefault="00232F35" w:rsidP="00232F35">
            <w:pPr>
              <w:keepNext/>
              <w:keepLines/>
              <w:spacing w:after="0"/>
              <w:jc w:val="center"/>
              <w:rPr>
                <w:rFonts w:ascii="Arial" w:hAnsi="Arial"/>
                <w:b/>
                <w:sz w:val="18"/>
              </w:rPr>
            </w:pPr>
            <w:r w:rsidRPr="00901DE9">
              <w:rPr>
                <w:rFonts w:ascii="Arial" w:hAnsi="Arial"/>
                <w:b/>
                <w:sz w:val="18"/>
              </w:rPr>
              <w:t>Component band in order of bands in configuration</w:t>
            </w:r>
            <w:r w:rsidRPr="00901DE9">
              <w:rPr>
                <w:rFonts w:ascii="Arial" w:hAnsi="Arial"/>
                <w:b/>
                <w:sz w:val="18"/>
                <w:vertAlign w:val="superscript"/>
              </w:rPr>
              <w:t>9</w:t>
            </w:r>
          </w:p>
        </w:tc>
      </w:tr>
      <w:tr w:rsidR="00232F35" w14:paraId="527CD403" w14:textId="77777777" w:rsidTr="00232F3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8E32D32" w14:textId="77777777" w:rsidR="00232F35" w:rsidRDefault="00232F35" w:rsidP="00232F35">
            <w:pPr>
              <w:keepNext/>
              <w:keepLines/>
              <w:spacing w:after="0"/>
              <w:jc w:val="center"/>
              <w:rPr>
                <w:rFonts w:ascii="Arial"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n1</w:t>
            </w:r>
            <w:r>
              <w:rPr>
                <w:rFonts w:ascii="Arial" w:eastAsia="等线" w:hAnsi="Arial"/>
                <w:sz w:val="18"/>
                <w:lang w:val="sv-SE" w:eastAsia="ja-JP"/>
              </w:rPr>
              <w:t>-</w:t>
            </w:r>
            <w:r>
              <w:rPr>
                <w:rFonts w:ascii="Arial" w:eastAsia="等线" w:hAnsi="Arial"/>
                <w:sz w:val="18"/>
                <w:lang w:val="en-US" w:eastAsia="zh-CN"/>
              </w:rPr>
              <w:t>n28</w:t>
            </w:r>
            <w:r>
              <w:rPr>
                <w:rFonts w:ascii="Arial" w:eastAsia="等线" w:hAnsi="Arial"/>
                <w:sz w:val="18"/>
                <w:lang w:val="sv-SE" w:eastAsia="zh-CN"/>
              </w:rPr>
              <w:t>-n46</w:t>
            </w:r>
          </w:p>
        </w:tc>
        <w:tc>
          <w:tcPr>
            <w:tcW w:w="1968" w:type="dxa"/>
            <w:tcBorders>
              <w:top w:val="single" w:sz="4" w:space="0" w:color="auto"/>
              <w:left w:val="single" w:sz="4" w:space="0" w:color="auto"/>
              <w:bottom w:val="single" w:sz="4" w:space="0" w:color="auto"/>
              <w:right w:val="single" w:sz="4" w:space="0" w:color="auto"/>
            </w:tcBorders>
            <w:vAlign w:val="center"/>
          </w:tcPr>
          <w:p w14:paraId="6E49D2DE" w14:textId="77777777" w:rsidR="00232F35" w:rsidRPr="00A27690" w:rsidRDefault="00232F35" w:rsidP="00232F35">
            <w:pPr>
              <w:keepNext/>
              <w:keepLines/>
              <w:spacing w:after="0"/>
              <w:jc w:val="center"/>
              <w:rPr>
                <w:rFonts w:ascii="Arial" w:eastAsia="等线" w:hAnsi="Arial" w:cs="Arial"/>
                <w:sz w:val="18"/>
                <w:szCs w:val="18"/>
                <w:lang w:val="en-US" w:eastAsia="zh-CN"/>
              </w:rPr>
            </w:pPr>
            <w:r w:rsidRPr="00A27690">
              <w:rPr>
                <w:rFonts w:ascii="Arial" w:hAnsi="Arial" w:cs="Arial"/>
                <w:sz w:val="18"/>
                <w:szCs w:val="18"/>
                <w:lang w:eastAsia="ja-JP"/>
              </w:rPr>
              <w:t>0.</w:t>
            </w:r>
            <w:r>
              <w:rPr>
                <w:rFonts w:ascii="Arial" w:hAnsi="Arial" w:cs="Arial"/>
                <w:sz w:val="18"/>
                <w:szCs w:val="18"/>
                <w:lang w:eastAsia="ja-JP"/>
              </w:rPr>
              <w:t>3</w:t>
            </w:r>
          </w:p>
        </w:tc>
        <w:tc>
          <w:tcPr>
            <w:tcW w:w="1968" w:type="dxa"/>
            <w:tcBorders>
              <w:top w:val="single" w:sz="4" w:space="0" w:color="auto"/>
              <w:left w:val="single" w:sz="4" w:space="0" w:color="auto"/>
              <w:bottom w:val="single" w:sz="4" w:space="0" w:color="auto"/>
              <w:right w:val="single" w:sz="4" w:space="0" w:color="auto"/>
            </w:tcBorders>
            <w:vAlign w:val="center"/>
          </w:tcPr>
          <w:p w14:paraId="212B8A95" w14:textId="77777777" w:rsidR="00232F35" w:rsidRPr="00A27690" w:rsidRDefault="00232F35" w:rsidP="00232F35">
            <w:pPr>
              <w:keepNext/>
              <w:keepLines/>
              <w:spacing w:after="0"/>
              <w:jc w:val="center"/>
              <w:rPr>
                <w:rFonts w:ascii="Arial" w:eastAsia="等线" w:hAnsi="Arial" w:cs="Arial"/>
                <w:sz w:val="18"/>
                <w:szCs w:val="18"/>
                <w:lang w:val="en-US" w:eastAsia="zh-CN"/>
              </w:rPr>
            </w:pPr>
            <w:r w:rsidRPr="00A27690">
              <w:rPr>
                <w:rFonts w:ascii="Arial" w:hAnsi="Arial" w:cs="Arial"/>
                <w:sz w:val="18"/>
                <w:szCs w:val="18"/>
                <w:lang w:eastAsia="ja-JP"/>
              </w:rPr>
              <w:t>0.</w:t>
            </w:r>
            <w:r>
              <w:rPr>
                <w:rFonts w:ascii="Arial" w:hAnsi="Arial" w:cs="Arial"/>
                <w:sz w:val="18"/>
                <w:szCs w:val="18"/>
                <w:lang w:eastAsia="ja-JP"/>
              </w:rPr>
              <w:t>6</w:t>
            </w:r>
          </w:p>
        </w:tc>
        <w:tc>
          <w:tcPr>
            <w:tcW w:w="1968" w:type="dxa"/>
            <w:tcBorders>
              <w:top w:val="single" w:sz="4" w:space="0" w:color="auto"/>
              <w:left w:val="single" w:sz="4" w:space="0" w:color="auto"/>
              <w:bottom w:val="single" w:sz="4" w:space="0" w:color="auto"/>
              <w:right w:val="single" w:sz="4" w:space="0" w:color="auto"/>
            </w:tcBorders>
            <w:vAlign w:val="center"/>
          </w:tcPr>
          <w:p w14:paraId="1E703A64" w14:textId="77777777" w:rsidR="00232F35" w:rsidRPr="00A27690" w:rsidRDefault="00232F35" w:rsidP="00232F35">
            <w:pPr>
              <w:keepNext/>
              <w:keepLines/>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w:t>
            </w:r>
          </w:p>
        </w:tc>
      </w:tr>
      <w:tr w:rsidR="00232F35" w14:paraId="704015E5" w14:textId="77777777" w:rsidTr="00232F35">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19DE4E16" w14:textId="77777777" w:rsidR="00232F35" w:rsidRPr="00901DE9" w:rsidRDefault="00232F35" w:rsidP="00232F35">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0066510D" w14:textId="77777777" w:rsidR="00232F35" w:rsidRDefault="00232F35" w:rsidP="00232F35">
            <w:pPr>
              <w:keepNext/>
              <w:keepLines/>
              <w:spacing w:after="0"/>
              <w:ind w:left="851" w:hanging="851"/>
              <w:rPr>
                <w:rFonts w:ascii="Arial"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6594D88B" w14:textId="77777777" w:rsidR="00232F35" w:rsidRDefault="00232F35" w:rsidP="00232F35">
      <w:pPr>
        <w:rPr>
          <w:lang w:eastAsia="ko-KR"/>
        </w:rPr>
      </w:pPr>
    </w:p>
    <w:p w14:paraId="1A44395F" w14:textId="598536CA" w:rsidR="00232F35" w:rsidRDefault="00232F35" w:rsidP="00232F35">
      <w:pPr>
        <w:pStyle w:val="TH"/>
      </w:pPr>
      <w:r>
        <w:rPr>
          <w:rFonts w:cs="Arial"/>
        </w:rPr>
        <w:t>Table 5.</w:t>
      </w:r>
      <w:r w:rsidR="002E0709">
        <w:rPr>
          <w:rFonts w:cs="Arial"/>
        </w:rPr>
        <w:t>38</w:t>
      </w:r>
      <w:r>
        <w:rPr>
          <w:rFonts w:cs="Arial"/>
        </w:rPr>
        <w:t>.1.3-2: ΔR</w:t>
      </w:r>
      <w:r w:rsidRPr="000469EC">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232F35" w:rsidRPr="00F92868" w14:paraId="7E0EBEC7" w14:textId="77777777" w:rsidTr="00232F35">
        <w:trPr>
          <w:trHeight w:val="187"/>
          <w:jc w:val="center"/>
        </w:trPr>
        <w:tc>
          <w:tcPr>
            <w:tcW w:w="1594" w:type="dxa"/>
            <w:vMerge w:val="restart"/>
          </w:tcPr>
          <w:p w14:paraId="4659A211" w14:textId="77777777" w:rsidR="00232F35" w:rsidRPr="00F92868" w:rsidRDefault="00232F35" w:rsidP="00232F35">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77AB349F" w14:textId="77777777" w:rsidR="00232F35" w:rsidRPr="00F92868" w:rsidRDefault="00232F35" w:rsidP="00232F35">
            <w:pPr>
              <w:keepNext/>
              <w:keepLines/>
              <w:spacing w:after="0"/>
              <w:jc w:val="center"/>
              <w:rPr>
                <w:rFonts w:ascii="Arial" w:eastAsia="等线" w:hAnsi="Arial"/>
                <w:b/>
                <w:sz w:val="18"/>
              </w:rPr>
            </w:pPr>
            <w:r w:rsidRPr="00901DE9">
              <w:rPr>
                <w:rFonts w:ascii="Arial" w:eastAsia="等线" w:hAnsi="Arial"/>
                <w:b/>
                <w:sz w:val="18"/>
              </w:rPr>
              <w:t>ΔR</w:t>
            </w:r>
            <w:r w:rsidRPr="00901DE9">
              <w:rPr>
                <w:rFonts w:ascii="Arial" w:eastAsia="等线" w:hAnsi="Arial"/>
                <w:b/>
                <w:sz w:val="18"/>
                <w:vertAlign w:val="subscript"/>
              </w:rPr>
              <w:t>IB,c</w:t>
            </w:r>
            <w:r w:rsidRPr="00901DE9">
              <w:rPr>
                <w:rFonts w:ascii="Arial" w:eastAsia="等线" w:hAnsi="Arial"/>
                <w:b/>
                <w:sz w:val="18"/>
              </w:rPr>
              <w:t xml:space="preserve"> for NR bands (dB)</w:t>
            </w:r>
            <w:r w:rsidRPr="00901DE9">
              <w:rPr>
                <w:rFonts w:ascii="Arial" w:eastAsia="等线" w:hAnsi="Arial"/>
                <w:b/>
                <w:sz w:val="18"/>
                <w:vertAlign w:val="superscript"/>
              </w:rPr>
              <w:t>9</w:t>
            </w:r>
          </w:p>
        </w:tc>
      </w:tr>
      <w:tr w:rsidR="00232F35" w:rsidRPr="00F92868" w14:paraId="09750188" w14:textId="77777777" w:rsidTr="00232F35">
        <w:trPr>
          <w:trHeight w:val="187"/>
          <w:jc w:val="center"/>
        </w:trPr>
        <w:tc>
          <w:tcPr>
            <w:tcW w:w="1594" w:type="dxa"/>
            <w:vMerge/>
            <w:tcBorders>
              <w:bottom w:val="single" w:sz="4" w:space="0" w:color="auto"/>
            </w:tcBorders>
          </w:tcPr>
          <w:p w14:paraId="16B9E4C9" w14:textId="77777777" w:rsidR="00232F35" w:rsidRPr="00F92868" w:rsidRDefault="00232F35" w:rsidP="00232F35">
            <w:pPr>
              <w:keepNext/>
              <w:keepLines/>
              <w:spacing w:after="0"/>
              <w:jc w:val="center"/>
              <w:rPr>
                <w:rFonts w:ascii="Arial" w:eastAsia="等线" w:hAnsi="Arial"/>
                <w:b/>
                <w:sz w:val="18"/>
              </w:rPr>
            </w:pPr>
          </w:p>
        </w:tc>
        <w:tc>
          <w:tcPr>
            <w:tcW w:w="5845" w:type="dxa"/>
            <w:gridSpan w:val="3"/>
            <w:vAlign w:val="center"/>
          </w:tcPr>
          <w:p w14:paraId="748ABCAC" w14:textId="77777777" w:rsidR="00232F35" w:rsidRPr="00F92868" w:rsidRDefault="00232F35" w:rsidP="00232F35">
            <w:pPr>
              <w:keepNext/>
              <w:keepLines/>
              <w:spacing w:after="0"/>
              <w:jc w:val="center"/>
              <w:rPr>
                <w:rFonts w:ascii="Arial" w:eastAsia="等线" w:hAnsi="Arial"/>
                <w:b/>
                <w:sz w:val="18"/>
              </w:rPr>
            </w:pPr>
            <w:r w:rsidRPr="00901DE9">
              <w:rPr>
                <w:rFonts w:ascii="Arial" w:eastAsia="等线" w:hAnsi="Arial"/>
                <w:b/>
                <w:sz w:val="18"/>
              </w:rPr>
              <w:t>Component band in order of bands in configuration</w:t>
            </w:r>
            <w:r w:rsidRPr="00901DE9">
              <w:rPr>
                <w:rFonts w:ascii="Arial" w:eastAsia="等线" w:hAnsi="Arial"/>
                <w:b/>
                <w:sz w:val="18"/>
                <w:vertAlign w:val="superscript"/>
              </w:rPr>
              <w:t>10</w:t>
            </w:r>
          </w:p>
        </w:tc>
      </w:tr>
      <w:tr w:rsidR="00232F35" w:rsidRPr="00F92868" w14:paraId="45E236FA" w14:textId="77777777" w:rsidTr="00232F35">
        <w:trPr>
          <w:trHeight w:val="187"/>
          <w:jc w:val="center"/>
        </w:trPr>
        <w:tc>
          <w:tcPr>
            <w:tcW w:w="1594" w:type="dxa"/>
            <w:shd w:val="clear" w:color="auto" w:fill="auto"/>
          </w:tcPr>
          <w:p w14:paraId="68C8795F" w14:textId="77777777" w:rsidR="00232F35" w:rsidRPr="00F92868" w:rsidRDefault="00232F35" w:rsidP="00232F35">
            <w:pPr>
              <w:keepNext/>
              <w:keepLines/>
              <w:spacing w:after="0"/>
              <w:jc w:val="center"/>
              <w:rPr>
                <w:rFonts w:ascii="Arial" w:eastAsia="等线" w:hAnsi="Arial"/>
                <w:sz w:val="18"/>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n1</w:t>
            </w:r>
            <w:r>
              <w:rPr>
                <w:rFonts w:ascii="Arial" w:eastAsia="等线" w:hAnsi="Arial"/>
                <w:sz w:val="18"/>
                <w:lang w:val="sv-SE" w:eastAsia="ja-JP"/>
              </w:rPr>
              <w:t>-</w:t>
            </w:r>
            <w:r>
              <w:rPr>
                <w:rFonts w:ascii="Arial" w:eastAsia="等线" w:hAnsi="Arial"/>
                <w:sz w:val="18"/>
                <w:lang w:val="en-US" w:eastAsia="zh-CN"/>
              </w:rPr>
              <w:t>n28</w:t>
            </w:r>
            <w:r>
              <w:rPr>
                <w:rFonts w:ascii="Arial" w:eastAsia="等线" w:hAnsi="Arial"/>
                <w:sz w:val="18"/>
                <w:lang w:val="sv-SE" w:eastAsia="zh-CN"/>
              </w:rPr>
              <w:t>-n46</w:t>
            </w:r>
          </w:p>
        </w:tc>
        <w:tc>
          <w:tcPr>
            <w:tcW w:w="1948" w:type="dxa"/>
            <w:vAlign w:val="center"/>
          </w:tcPr>
          <w:p w14:paraId="6DE52FD7" w14:textId="77777777" w:rsidR="00232F35" w:rsidRPr="00CB51A9" w:rsidRDefault="00232F35" w:rsidP="00232F35">
            <w:pPr>
              <w:keepNext/>
              <w:keepLines/>
              <w:spacing w:after="0"/>
              <w:jc w:val="center"/>
              <w:rPr>
                <w:rFonts w:ascii="Arial" w:eastAsia="等线" w:hAnsi="Arial" w:cs="Arial"/>
                <w:sz w:val="18"/>
                <w:szCs w:val="18"/>
                <w:lang w:val="en-US" w:eastAsia="zh-CN"/>
              </w:rPr>
            </w:pPr>
            <w:r w:rsidRPr="00CB51A9">
              <w:rPr>
                <w:rFonts w:ascii="Arial" w:eastAsia="等线" w:hAnsi="Arial" w:cs="Arial"/>
                <w:sz w:val="18"/>
                <w:szCs w:val="18"/>
                <w:lang w:val="en-US" w:eastAsia="zh-CN"/>
              </w:rPr>
              <w:t>-</w:t>
            </w:r>
          </w:p>
        </w:tc>
        <w:tc>
          <w:tcPr>
            <w:tcW w:w="1948" w:type="dxa"/>
            <w:vAlign w:val="center"/>
          </w:tcPr>
          <w:p w14:paraId="0C692E64" w14:textId="77777777" w:rsidR="00232F35" w:rsidRPr="00CB51A9" w:rsidRDefault="00232F35" w:rsidP="00232F35">
            <w:pPr>
              <w:keepNext/>
              <w:keepLines/>
              <w:spacing w:after="0"/>
              <w:jc w:val="center"/>
              <w:rPr>
                <w:rFonts w:ascii="Arial" w:eastAsia="等线" w:hAnsi="Arial" w:cs="Arial"/>
                <w:sz w:val="18"/>
                <w:szCs w:val="18"/>
                <w:lang w:val="en-US" w:eastAsia="zh-CN"/>
              </w:rPr>
            </w:pPr>
            <w:r w:rsidRPr="00CB51A9">
              <w:rPr>
                <w:rFonts w:ascii="Arial" w:eastAsia="等线" w:hAnsi="Arial" w:cs="Arial"/>
                <w:sz w:val="18"/>
                <w:szCs w:val="18"/>
                <w:lang w:val="en-US" w:eastAsia="zh-CN"/>
              </w:rPr>
              <w:t>-</w:t>
            </w:r>
          </w:p>
        </w:tc>
        <w:tc>
          <w:tcPr>
            <w:tcW w:w="1949" w:type="dxa"/>
            <w:vAlign w:val="center"/>
          </w:tcPr>
          <w:p w14:paraId="3A25595E" w14:textId="77777777" w:rsidR="00232F35" w:rsidRPr="00CB51A9" w:rsidRDefault="00232F35" w:rsidP="00232F35">
            <w:pPr>
              <w:keepNext/>
              <w:keepLines/>
              <w:spacing w:after="0"/>
              <w:jc w:val="center"/>
              <w:rPr>
                <w:rFonts w:ascii="Arial" w:eastAsia="等线" w:hAnsi="Arial" w:cs="Arial"/>
                <w:sz w:val="18"/>
                <w:szCs w:val="18"/>
                <w:lang w:val="en-US" w:eastAsia="zh-CN"/>
              </w:rPr>
            </w:pPr>
            <w:r w:rsidRPr="00CB51A9">
              <w:rPr>
                <w:rFonts w:ascii="Arial" w:eastAsia="等线" w:hAnsi="Arial" w:cs="Arial"/>
                <w:sz w:val="18"/>
                <w:szCs w:val="18"/>
                <w:lang w:val="en-US" w:eastAsia="ja-JP"/>
              </w:rPr>
              <w:t>0.5</w:t>
            </w:r>
          </w:p>
        </w:tc>
      </w:tr>
      <w:tr w:rsidR="00232F35" w:rsidRPr="00F92868" w14:paraId="4946A6A0" w14:textId="77777777" w:rsidTr="00232F35">
        <w:trPr>
          <w:trHeight w:val="187"/>
          <w:jc w:val="center"/>
        </w:trPr>
        <w:tc>
          <w:tcPr>
            <w:tcW w:w="7439" w:type="dxa"/>
            <w:gridSpan w:val="4"/>
            <w:tcBorders>
              <w:bottom w:val="single" w:sz="4" w:space="0" w:color="auto"/>
            </w:tcBorders>
            <w:shd w:val="clear" w:color="auto" w:fill="auto"/>
          </w:tcPr>
          <w:p w14:paraId="1263E7C5" w14:textId="77777777" w:rsidR="00232F35" w:rsidRPr="00901DE9" w:rsidRDefault="00232F35" w:rsidP="00232F35">
            <w:pPr>
              <w:keepLines/>
              <w:spacing w:after="0"/>
              <w:ind w:left="870" w:hanging="870"/>
              <w:rPr>
                <w:rFonts w:eastAsia="等线" w:cs="Arial"/>
                <w:lang w:eastAsia="ja-JP"/>
              </w:rPr>
            </w:pPr>
            <w:r w:rsidRPr="00901DE9">
              <w:rPr>
                <w:rFonts w:ascii="Arial" w:eastAsia="等线" w:hAnsi="Arial" w:cs="Arial"/>
                <w:sz w:val="18"/>
                <w:lang w:eastAsia="ja-JP"/>
              </w:rPr>
              <w:t>NOTE 9:</w:t>
            </w:r>
            <w:r w:rsidRPr="00901DE9">
              <w:rPr>
                <w:rFonts w:ascii="Arial" w:eastAsia="等线" w:hAnsi="Arial" w:cs="Arial"/>
                <w:sz w:val="18"/>
                <w:lang w:eastAsia="ja-JP"/>
              </w:rPr>
              <w:tab/>
              <w:t xml:space="preserve"> “-” denotes ΔR</w:t>
            </w:r>
            <w:r w:rsidRPr="00901DE9">
              <w:rPr>
                <w:rFonts w:ascii="Arial" w:eastAsia="等线" w:hAnsi="Arial" w:cs="Arial"/>
                <w:sz w:val="18"/>
                <w:vertAlign w:val="subscript"/>
                <w:lang w:eastAsia="ja-JP"/>
              </w:rPr>
              <w:t>IB,c</w:t>
            </w:r>
            <w:r w:rsidRPr="00901DE9">
              <w:rPr>
                <w:rFonts w:ascii="Arial" w:eastAsia="等线" w:hAnsi="Arial" w:cs="Arial"/>
                <w:sz w:val="18"/>
                <w:lang w:eastAsia="ja-JP"/>
              </w:rPr>
              <w:t xml:space="preserve"> = 0.</w:t>
            </w:r>
          </w:p>
          <w:p w14:paraId="1DBF26F7" w14:textId="77777777" w:rsidR="00232F35" w:rsidRDefault="00232F35" w:rsidP="00232F35">
            <w:pPr>
              <w:keepLines/>
              <w:spacing w:after="0"/>
              <w:ind w:left="870" w:hanging="870"/>
              <w:rPr>
                <w:rFonts w:ascii="Arial" w:eastAsia="等线" w:hAnsi="Arial"/>
                <w:color w:val="000000"/>
                <w:sz w:val="18"/>
                <w:lang w:val="en-US" w:eastAsia="zh-CN"/>
              </w:rPr>
            </w:pPr>
            <w:r w:rsidRPr="00901DE9">
              <w:rPr>
                <w:rFonts w:ascii="Arial" w:eastAsia="等线" w:hAnsi="Arial" w:cs="Arial"/>
                <w:sz w:val="18"/>
                <w:lang w:eastAsia="ja-JP"/>
              </w:rPr>
              <w:t>NOTE 10:</w:t>
            </w:r>
            <w:r w:rsidRPr="00901DE9">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901DE9">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901DE9">
              <w:rPr>
                <w:rFonts w:ascii="Arial" w:eastAsia="等线" w:hAnsi="Arial" w:cs="Arial"/>
                <w:sz w:val="18"/>
                <w:lang w:eastAsia="ja-JP"/>
              </w:rPr>
              <w:t>.</w:t>
            </w:r>
          </w:p>
        </w:tc>
      </w:tr>
    </w:tbl>
    <w:p w14:paraId="36731A3F" w14:textId="77777777" w:rsidR="00232F35" w:rsidRDefault="00232F35" w:rsidP="00232F35">
      <w:pPr>
        <w:rPr>
          <w:rFonts w:eastAsia="Times New Roman"/>
          <w:color w:val="0D0D0D"/>
          <w:lang w:eastAsia="zh-CN"/>
        </w:rPr>
      </w:pPr>
    </w:p>
    <w:p w14:paraId="78C2BFB8" w14:textId="690F9A44" w:rsidR="00232F35" w:rsidRPr="003474CF" w:rsidRDefault="00232F35" w:rsidP="00232F35">
      <w:pPr>
        <w:pStyle w:val="31"/>
      </w:pPr>
      <w:bookmarkStart w:id="412" w:name="_Toc136288377"/>
      <w:r>
        <w:t>5.</w:t>
      </w:r>
      <w:r w:rsidR="002E0709">
        <w:t>38</w:t>
      </w:r>
      <w:r>
        <w:t>.2</w:t>
      </w:r>
      <w:r>
        <w:tab/>
      </w:r>
      <w:r w:rsidRPr="003474CF">
        <w:t>Specific for 2 bands UL CA</w:t>
      </w:r>
      <w:bookmarkEnd w:id="412"/>
    </w:p>
    <w:p w14:paraId="6241F811" w14:textId="54013C60" w:rsidR="00232F35" w:rsidRDefault="00232F35" w:rsidP="003474CF">
      <w:pPr>
        <w:pStyle w:val="41"/>
      </w:pPr>
      <w:bookmarkStart w:id="413" w:name="_Toc8991"/>
      <w:bookmarkStart w:id="414" w:name="_Toc23684"/>
      <w:bookmarkStart w:id="415" w:name="_Toc2351"/>
      <w:bookmarkStart w:id="416" w:name="_Toc8945"/>
      <w:bookmarkStart w:id="417" w:name="_Toc32757"/>
      <w:bookmarkStart w:id="418" w:name="_Toc2485"/>
      <w:bookmarkStart w:id="419" w:name="_Toc22171"/>
      <w:bookmarkStart w:id="420" w:name="_Toc24509"/>
      <w:bookmarkStart w:id="421" w:name="_Toc136288378"/>
      <w:r>
        <w:t>5.</w:t>
      </w:r>
      <w:r w:rsidR="002E0709">
        <w:t>38</w:t>
      </w:r>
      <w:r>
        <w:t>.2.1</w:t>
      </w:r>
      <w:r>
        <w:tab/>
        <w:t>Co-existence studies</w:t>
      </w:r>
      <w:bookmarkEnd w:id="413"/>
      <w:bookmarkEnd w:id="414"/>
      <w:bookmarkEnd w:id="415"/>
      <w:bookmarkEnd w:id="416"/>
      <w:bookmarkEnd w:id="417"/>
      <w:bookmarkEnd w:id="418"/>
      <w:bookmarkEnd w:id="419"/>
      <w:bookmarkEnd w:id="420"/>
      <w:bookmarkEnd w:id="421"/>
    </w:p>
    <w:p w14:paraId="17D698B1" w14:textId="77777777" w:rsidR="00232F35" w:rsidRDefault="00232F35" w:rsidP="00232F35">
      <w:pPr>
        <w:rPr>
          <w:lang w:val="en-US" w:eastAsia="zh-CN"/>
        </w:rPr>
      </w:pPr>
      <w:r>
        <w:rPr>
          <w:lang w:val="en-US" w:eastAsia="zh-CN"/>
        </w:rPr>
        <w:t>It can be seen from the co-existence studies of the lower order CA configurations that the IMD products of the dual-UL may fall into the DL of the 3</w:t>
      </w:r>
      <w:r w:rsidRPr="00652B9E">
        <w:rPr>
          <w:vertAlign w:val="superscript"/>
          <w:lang w:val="en-US" w:eastAsia="zh-CN"/>
        </w:rPr>
        <w:t>rd</w:t>
      </w:r>
      <w:r>
        <w:rPr>
          <w:lang w:val="en-US" w:eastAsia="zh-CN"/>
        </w:rPr>
        <w:t xml:space="preserve"> band in the following cases:</w:t>
      </w:r>
    </w:p>
    <w:p w14:paraId="1EAC8316" w14:textId="77777777" w:rsidR="00232F35" w:rsidRDefault="00232F35" w:rsidP="00232F35">
      <w:pPr>
        <w:rPr>
          <w:lang w:val="en-US" w:eastAsia="zh-CN"/>
        </w:rPr>
      </w:pPr>
      <w:r>
        <w:rPr>
          <w:lang w:val="en-US" w:eastAsia="zh-CN"/>
        </w:rPr>
        <w:t>- IMD4 of band n1 UL and band n28 UL falls into band n46 DL</w:t>
      </w:r>
    </w:p>
    <w:p w14:paraId="5B2DB317" w14:textId="77777777" w:rsidR="00232F35" w:rsidRDefault="00232F35" w:rsidP="00232F35">
      <w:pPr>
        <w:rPr>
          <w:lang w:val="en-US" w:eastAsia="zh-CN"/>
        </w:rPr>
      </w:pPr>
      <w:r>
        <w:rPr>
          <w:lang w:val="en-US" w:eastAsia="zh-CN"/>
        </w:rPr>
        <w:t>- IMD4 of band n1 UL and n46 UL falls into band n28 DL</w:t>
      </w:r>
    </w:p>
    <w:p w14:paraId="033C59DE" w14:textId="77777777" w:rsidR="00232F35" w:rsidRDefault="00232F35" w:rsidP="00232F35">
      <w:pPr>
        <w:rPr>
          <w:lang w:val="en-US" w:eastAsia="zh-CN"/>
        </w:rPr>
      </w:pPr>
      <w:r>
        <w:rPr>
          <w:lang w:val="en-US" w:eastAsia="zh-CN"/>
        </w:rPr>
        <w:t>- IMD5 of band n28 UL and n46 UL falls into band n1 DL</w:t>
      </w:r>
    </w:p>
    <w:p w14:paraId="3D504B54" w14:textId="27B4CE5D" w:rsidR="00232F35" w:rsidRDefault="002E0709" w:rsidP="003474CF">
      <w:pPr>
        <w:pStyle w:val="41"/>
      </w:pPr>
      <w:bookmarkStart w:id="422" w:name="_Toc1962"/>
      <w:bookmarkStart w:id="423" w:name="_Toc9470"/>
      <w:bookmarkStart w:id="424" w:name="_Toc12200"/>
      <w:bookmarkStart w:id="425" w:name="_Toc3864"/>
      <w:bookmarkStart w:id="426" w:name="_Toc17805"/>
      <w:bookmarkStart w:id="427" w:name="_Toc11124"/>
      <w:bookmarkStart w:id="428" w:name="_Toc22173"/>
      <w:bookmarkStart w:id="429" w:name="_Toc30312"/>
      <w:bookmarkStart w:id="430" w:name="_Toc136288379"/>
      <w:r>
        <w:t>5.38</w:t>
      </w:r>
      <w:r w:rsidR="00232F35">
        <w:t>.2.2</w:t>
      </w:r>
      <w:r w:rsidR="00232F35">
        <w:tab/>
        <w:t>REFSENs requirements</w:t>
      </w:r>
      <w:bookmarkEnd w:id="422"/>
      <w:bookmarkEnd w:id="423"/>
      <w:bookmarkEnd w:id="424"/>
      <w:bookmarkEnd w:id="425"/>
      <w:bookmarkEnd w:id="426"/>
      <w:bookmarkEnd w:id="427"/>
      <w:bookmarkEnd w:id="428"/>
      <w:bookmarkEnd w:id="429"/>
      <w:bookmarkEnd w:id="430"/>
    </w:p>
    <w:p w14:paraId="4C669967" w14:textId="77777777" w:rsidR="00232F35" w:rsidRPr="00E01292" w:rsidRDefault="00232F35" w:rsidP="00232F35">
      <w:pPr>
        <w:rPr>
          <w:lang w:val="sv-SE" w:eastAsia="zh-CN"/>
        </w:rPr>
      </w:pPr>
      <w:r>
        <w:rPr>
          <w:lang w:val="sv-SE" w:eastAsia="zh-CN"/>
        </w:rPr>
        <w:t>Due to the limitation of applicable channel bandwidths, it’s impossible to define the carrier frequencies for the test case of IMD5 of band n28 UL and n46 UL falling into band n1 DL. And the MSD for the NR-U band n46 is set to N/A.</w:t>
      </w:r>
    </w:p>
    <w:p w14:paraId="1717E4A1" w14:textId="20C9C03E" w:rsidR="00232F35" w:rsidRDefault="00232F35" w:rsidP="00232F35">
      <w:pPr>
        <w:keepNext/>
        <w:keepLines/>
        <w:spacing w:before="60"/>
        <w:jc w:val="center"/>
        <w:rPr>
          <w:rFonts w:ascii="Arial" w:eastAsia="MS Mincho" w:hAnsi="Arial"/>
          <w:b/>
        </w:rPr>
      </w:pPr>
      <w:r>
        <w:rPr>
          <w:rFonts w:ascii="Arial" w:eastAsia="MS Mincho" w:hAnsi="Arial"/>
          <w:b/>
        </w:rPr>
        <w:lastRenderedPageBreak/>
        <w:t xml:space="preserve">Table </w:t>
      </w:r>
      <w:r w:rsidR="002E0709">
        <w:rPr>
          <w:rFonts w:ascii="Arial" w:hAnsi="Arial"/>
          <w:b/>
          <w:lang w:eastAsia="zh-CN"/>
        </w:rPr>
        <w:t>5.38</w:t>
      </w:r>
      <w:r>
        <w:rPr>
          <w:rFonts w:ascii="Arial" w:hAnsi="Arial"/>
          <w:b/>
          <w:lang w:eastAsia="zh-CN"/>
        </w:rPr>
        <w:t>.2</w:t>
      </w:r>
      <w:r>
        <w:rPr>
          <w:rFonts w:ascii="Arial" w:eastAsia="MS Mincho" w:hAnsi="Arial"/>
          <w:b/>
        </w:rPr>
        <w:t xml:space="preserve">.2-1: </w:t>
      </w:r>
      <w:r>
        <w:rPr>
          <w:rFonts w:ascii="Arial" w:eastAsia="MS Mincho" w:hAnsi="Arial"/>
          <w:b/>
          <w:lang w:val="en-US"/>
        </w:rPr>
        <w:t>3</w:t>
      </w:r>
      <w:r>
        <w:rPr>
          <w:rFonts w:ascii="Arial" w:eastAsia="MS Mincho" w:hAnsi="Arial"/>
          <w:b/>
        </w:rPr>
        <w:t>DL/2UL interband Reference sensitivity QPSK P</w:t>
      </w:r>
      <w:r>
        <w:rPr>
          <w:rFonts w:ascii="Arial" w:eastAsia="MS Mincho" w:hAnsi="Arial"/>
          <w:b/>
          <w:vertAlign w:val="subscript"/>
        </w:rPr>
        <w:t>REFSENS</w:t>
      </w:r>
      <w:r>
        <w:rPr>
          <w:rFonts w:ascii="Arial" w:eastAsia="MS Mincho" w:hAnsi="Arial"/>
          <w:b/>
        </w:rPr>
        <w:t xml:space="preserve"> and uplink/downlink configurations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8"/>
        <w:gridCol w:w="1100"/>
        <w:gridCol w:w="923"/>
        <w:gridCol w:w="927"/>
        <w:gridCol w:w="923"/>
        <w:gridCol w:w="923"/>
        <w:gridCol w:w="939"/>
        <w:gridCol w:w="1187"/>
        <w:gridCol w:w="1015"/>
      </w:tblGrid>
      <w:tr w:rsidR="00232F35" w14:paraId="5004C420" w14:textId="77777777" w:rsidTr="00232F35">
        <w:trPr>
          <w:trHeight w:val="20"/>
          <w:jc w:val="center"/>
        </w:trPr>
        <w:tc>
          <w:tcPr>
            <w:tcW w:w="8840" w:type="dxa"/>
            <w:gridSpan w:val="8"/>
            <w:tcBorders>
              <w:top w:val="single" w:sz="4" w:space="0" w:color="auto"/>
              <w:left w:val="single" w:sz="4" w:space="0" w:color="auto"/>
              <w:bottom w:val="single" w:sz="4" w:space="0" w:color="auto"/>
              <w:right w:val="single" w:sz="4" w:space="0" w:color="auto"/>
            </w:tcBorders>
            <w:vAlign w:val="center"/>
            <w:hideMark/>
          </w:tcPr>
          <w:p w14:paraId="0AAAB0A9" w14:textId="77777777" w:rsidR="00232F35" w:rsidRDefault="00232F35" w:rsidP="00232F35">
            <w:pPr>
              <w:keepNext/>
              <w:keepLines/>
              <w:spacing w:after="0"/>
              <w:jc w:val="center"/>
              <w:rPr>
                <w:rFonts w:ascii="Arial" w:eastAsia="MS Mincho" w:hAnsi="Arial"/>
                <w:b/>
                <w:sz w:val="18"/>
                <w:lang w:val="en-US"/>
              </w:rPr>
            </w:pPr>
            <w:r>
              <w:rPr>
                <w:rFonts w:ascii="Arial" w:eastAsia="MS Mincho" w:hAnsi="Arial"/>
                <w:b/>
                <w:sz w:val="18"/>
              </w:rPr>
              <w:t xml:space="preserve"> Band / Channel bandwidth / N</w:t>
            </w:r>
            <w:r>
              <w:rPr>
                <w:rFonts w:ascii="Arial" w:eastAsia="MS Mincho" w:hAnsi="Arial"/>
                <w:b/>
                <w:sz w:val="18"/>
                <w:vertAlign w:val="subscript"/>
              </w:rPr>
              <w:t>RB</w:t>
            </w:r>
            <w:r>
              <w:rPr>
                <w:rFonts w:ascii="Arial" w:eastAsia="MS Mincho" w:hAnsi="Arial"/>
                <w:b/>
                <w:sz w:val="18"/>
              </w:rPr>
              <w:t xml:space="preserve"> / Duplex mode</w:t>
            </w:r>
          </w:p>
        </w:tc>
        <w:tc>
          <w:tcPr>
            <w:tcW w:w="1015" w:type="dxa"/>
            <w:vMerge w:val="restart"/>
            <w:tcBorders>
              <w:top w:val="single" w:sz="4" w:space="0" w:color="auto"/>
              <w:left w:val="single" w:sz="4" w:space="0" w:color="auto"/>
              <w:bottom w:val="single" w:sz="4" w:space="0" w:color="auto"/>
              <w:right w:val="single" w:sz="4" w:space="0" w:color="auto"/>
            </w:tcBorders>
            <w:vAlign w:val="center"/>
            <w:hideMark/>
          </w:tcPr>
          <w:p w14:paraId="5147F166" w14:textId="77777777" w:rsidR="00232F35" w:rsidRDefault="00232F35" w:rsidP="00232F35">
            <w:pPr>
              <w:keepNext/>
              <w:keepLines/>
              <w:spacing w:after="0"/>
              <w:jc w:val="center"/>
              <w:rPr>
                <w:rFonts w:ascii="Arial" w:eastAsia="MS Mincho" w:hAnsi="Arial"/>
                <w:b/>
                <w:sz w:val="18"/>
              </w:rPr>
            </w:pPr>
            <w:r>
              <w:rPr>
                <w:rFonts w:ascii="Arial" w:eastAsia="MS Mincho" w:hAnsi="Arial"/>
                <w:b/>
                <w:sz w:val="18"/>
              </w:rPr>
              <w:t>Source of IMD</w:t>
            </w:r>
          </w:p>
        </w:tc>
      </w:tr>
      <w:tr w:rsidR="00232F35" w14:paraId="250E59AF" w14:textId="77777777" w:rsidTr="00232F35">
        <w:trPr>
          <w:trHeight w:val="648"/>
          <w:jc w:val="center"/>
        </w:trPr>
        <w:tc>
          <w:tcPr>
            <w:tcW w:w="1918" w:type="dxa"/>
            <w:tcBorders>
              <w:top w:val="single" w:sz="4" w:space="0" w:color="auto"/>
              <w:left w:val="single" w:sz="4" w:space="0" w:color="auto"/>
              <w:bottom w:val="single" w:sz="4" w:space="0" w:color="auto"/>
              <w:right w:val="single" w:sz="4" w:space="0" w:color="auto"/>
            </w:tcBorders>
            <w:vAlign w:val="center"/>
            <w:hideMark/>
          </w:tcPr>
          <w:p w14:paraId="61E4D2F2" w14:textId="77777777" w:rsidR="00232F35" w:rsidRDefault="00232F35" w:rsidP="00232F35">
            <w:pPr>
              <w:keepNext/>
              <w:keepLines/>
              <w:spacing w:after="0"/>
              <w:jc w:val="center"/>
              <w:rPr>
                <w:rFonts w:ascii="Arial" w:eastAsia="MS Mincho" w:hAnsi="Arial"/>
                <w:b/>
                <w:sz w:val="18"/>
              </w:rPr>
            </w:pPr>
            <w:r>
              <w:rPr>
                <w:rFonts w:ascii="Arial" w:eastAsia="MS Mincho" w:hAnsi="Arial"/>
                <w:b/>
                <w:sz w:val="18"/>
                <w:lang w:eastAsia="ja-JP"/>
              </w:rPr>
              <w:t>NR</w:t>
            </w:r>
            <w:r>
              <w:rPr>
                <w:rFonts w:ascii="Arial" w:eastAsia="MS Mincho" w:hAnsi="Arial"/>
                <w:b/>
                <w:sz w:val="18"/>
              </w:rPr>
              <w:t xml:space="preserve"> </w:t>
            </w:r>
            <w:r>
              <w:rPr>
                <w:rFonts w:ascii="Arial" w:hAnsi="Arial"/>
                <w:b/>
                <w:sz w:val="18"/>
                <w:lang w:val="en-US"/>
              </w:rPr>
              <w:t>CA</w:t>
            </w:r>
          </w:p>
          <w:p w14:paraId="227D6728" w14:textId="77777777" w:rsidR="00232F35" w:rsidRDefault="00232F35" w:rsidP="00232F35">
            <w:pPr>
              <w:keepNext/>
              <w:keepLines/>
              <w:spacing w:after="0"/>
              <w:jc w:val="center"/>
              <w:rPr>
                <w:rFonts w:ascii="Arial" w:eastAsia="MS Mincho" w:hAnsi="Arial"/>
                <w:b/>
                <w:sz w:val="18"/>
              </w:rPr>
            </w:pPr>
            <w:r>
              <w:rPr>
                <w:rFonts w:ascii="Arial" w:eastAsia="MS Mincho" w:hAnsi="Arial"/>
                <w:b/>
                <w:sz w:val="18"/>
              </w:rPr>
              <w:t>Configuration</w:t>
            </w:r>
          </w:p>
        </w:tc>
        <w:tc>
          <w:tcPr>
            <w:tcW w:w="1100" w:type="dxa"/>
            <w:tcBorders>
              <w:top w:val="single" w:sz="4" w:space="0" w:color="auto"/>
              <w:left w:val="single" w:sz="4" w:space="0" w:color="auto"/>
              <w:bottom w:val="single" w:sz="4" w:space="0" w:color="auto"/>
              <w:right w:val="single" w:sz="4" w:space="0" w:color="auto"/>
            </w:tcBorders>
            <w:vAlign w:val="center"/>
            <w:hideMark/>
          </w:tcPr>
          <w:p w14:paraId="3FEB29D2" w14:textId="77777777" w:rsidR="00232F35" w:rsidRDefault="00232F35" w:rsidP="00232F35">
            <w:pPr>
              <w:keepNext/>
              <w:keepLines/>
              <w:spacing w:after="0"/>
              <w:jc w:val="center"/>
              <w:rPr>
                <w:rFonts w:ascii="Arial" w:eastAsia="MS Mincho" w:hAnsi="Arial"/>
                <w:b/>
                <w:sz w:val="18"/>
              </w:rPr>
            </w:pPr>
            <w:r>
              <w:rPr>
                <w:rFonts w:ascii="Arial" w:eastAsia="MS Mincho" w:hAnsi="Arial"/>
                <w:b/>
                <w:sz w:val="18"/>
                <w:lang w:eastAsia="ja-JP"/>
              </w:rPr>
              <w:t>NR</w:t>
            </w:r>
            <w:r>
              <w:rPr>
                <w:rFonts w:ascii="Arial" w:eastAsia="MS Mincho" w:hAnsi="Arial"/>
                <w:b/>
                <w:sz w:val="18"/>
              </w:rPr>
              <w:t xml:space="preserve"> band</w:t>
            </w:r>
          </w:p>
        </w:tc>
        <w:tc>
          <w:tcPr>
            <w:tcW w:w="923" w:type="dxa"/>
            <w:tcBorders>
              <w:top w:val="single" w:sz="4" w:space="0" w:color="auto"/>
              <w:left w:val="single" w:sz="4" w:space="0" w:color="auto"/>
              <w:bottom w:val="single" w:sz="4" w:space="0" w:color="auto"/>
              <w:right w:val="single" w:sz="4" w:space="0" w:color="auto"/>
            </w:tcBorders>
            <w:vAlign w:val="center"/>
            <w:hideMark/>
          </w:tcPr>
          <w:p w14:paraId="3BB03149" w14:textId="77777777" w:rsidR="00232F35" w:rsidRDefault="00232F35" w:rsidP="00232F35">
            <w:pPr>
              <w:keepNext/>
              <w:keepLines/>
              <w:spacing w:after="0"/>
              <w:jc w:val="center"/>
              <w:rPr>
                <w:rFonts w:ascii="Arial" w:eastAsia="MS Mincho" w:hAnsi="Arial"/>
                <w:b/>
                <w:sz w:val="18"/>
              </w:rPr>
            </w:pPr>
            <w:r>
              <w:rPr>
                <w:rFonts w:ascii="Arial" w:eastAsia="MS Mincho" w:hAnsi="Arial"/>
                <w:b/>
                <w:sz w:val="18"/>
              </w:rPr>
              <w:t>UL F</w:t>
            </w:r>
            <w:r>
              <w:rPr>
                <w:rFonts w:ascii="Arial" w:eastAsia="MS Mincho" w:hAnsi="Arial"/>
                <w:b/>
                <w:sz w:val="18"/>
                <w:vertAlign w:val="subscript"/>
              </w:rPr>
              <w:t>c</w:t>
            </w:r>
            <w:r>
              <w:rPr>
                <w:rFonts w:ascii="Arial" w:eastAsia="MS Mincho" w:hAnsi="Arial"/>
                <w:b/>
                <w:sz w:val="18"/>
              </w:rPr>
              <w:t xml:space="preserve"> </w:t>
            </w:r>
            <w:r>
              <w:rPr>
                <w:rFonts w:ascii="Arial" w:eastAsia="MS Mincho" w:hAnsi="Arial"/>
                <w:b/>
                <w:sz w:val="18"/>
              </w:rPr>
              <w:br/>
              <w:t>(MHz)</w:t>
            </w:r>
          </w:p>
        </w:tc>
        <w:tc>
          <w:tcPr>
            <w:tcW w:w="927" w:type="dxa"/>
            <w:tcBorders>
              <w:top w:val="single" w:sz="4" w:space="0" w:color="auto"/>
              <w:left w:val="single" w:sz="4" w:space="0" w:color="auto"/>
              <w:bottom w:val="single" w:sz="4" w:space="0" w:color="auto"/>
              <w:right w:val="single" w:sz="4" w:space="0" w:color="auto"/>
            </w:tcBorders>
            <w:vAlign w:val="center"/>
            <w:hideMark/>
          </w:tcPr>
          <w:p w14:paraId="715F88BF" w14:textId="77777777" w:rsidR="00232F35" w:rsidRDefault="00232F35" w:rsidP="00232F35">
            <w:pPr>
              <w:keepNext/>
              <w:keepLines/>
              <w:spacing w:after="0"/>
              <w:jc w:val="center"/>
              <w:rPr>
                <w:rFonts w:ascii="Arial" w:eastAsia="MS Mincho" w:hAnsi="Arial"/>
                <w:b/>
                <w:sz w:val="18"/>
              </w:rPr>
            </w:pPr>
            <w:r>
              <w:rPr>
                <w:rFonts w:ascii="Arial" w:eastAsia="MS Mincho" w:hAnsi="Arial"/>
                <w:b/>
                <w:sz w:val="18"/>
              </w:rPr>
              <w:t xml:space="preserve">UL/DL BW </w:t>
            </w:r>
            <w:r>
              <w:rPr>
                <w:rFonts w:ascii="Arial" w:eastAsia="MS Mincho" w:hAnsi="Arial"/>
                <w:b/>
                <w:sz w:val="18"/>
              </w:rPr>
              <w:br/>
              <w:t>(MHz)</w:t>
            </w:r>
          </w:p>
        </w:tc>
        <w:tc>
          <w:tcPr>
            <w:tcW w:w="923" w:type="dxa"/>
            <w:tcBorders>
              <w:top w:val="single" w:sz="4" w:space="0" w:color="auto"/>
              <w:left w:val="single" w:sz="4" w:space="0" w:color="auto"/>
              <w:bottom w:val="single" w:sz="4" w:space="0" w:color="auto"/>
              <w:right w:val="single" w:sz="4" w:space="0" w:color="auto"/>
            </w:tcBorders>
            <w:vAlign w:val="center"/>
            <w:hideMark/>
          </w:tcPr>
          <w:p w14:paraId="790DEF4F" w14:textId="77777777" w:rsidR="00232F35" w:rsidRDefault="00232F35" w:rsidP="00232F35">
            <w:pPr>
              <w:keepNext/>
              <w:keepLines/>
              <w:spacing w:after="0"/>
              <w:jc w:val="center"/>
              <w:rPr>
                <w:rFonts w:ascii="Arial" w:eastAsia="MS Mincho" w:hAnsi="Arial"/>
                <w:b/>
                <w:sz w:val="18"/>
              </w:rPr>
            </w:pPr>
            <w:r>
              <w:rPr>
                <w:rFonts w:ascii="Arial" w:eastAsia="MS Mincho" w:hAnsi="Arial"/>
                <w:b/>
                <w:sz w:val="18"/>
              </w:rPr>
              <w:t xml:space="preserve">UL </w:t>
            </w:r>
            <w:r>
              <w:rPr>
                <w:rFonts w:ascii="Arial" w:eastAsia="MS Mincho" w:hAnsi="Arial"/>
                <w:b/>
                <w:sz w:val="18"/>
              </w:rPr>
              <w:br/>
              <w:t>C</w:t>
            </w:r>
            <w:r>
              <w:rPr>
                <w:rFonts w:ascii="Arial" w:eastAsia="MS Mincho" w:hAnsi="Arial"/>
                <w:b/>
                <w:sz w:val="18"/>
                <w:vertAlign w:val="subscript"/>
              </w:rPr>
              <w:t>LRB</w:t>
            </w:r>
          </w:p>
        </w:tc>
        <w:tc>
          <w:tcPr>
            <w:tcW w:w="923" w:type="dxa"/>
            <w:tcBorders>
              <w:top w:val="single" w:sz="4" w:space="0" w:color="auto"/>
              <w:left w:val="single" w:sz="4" w:space="0" w:color="auto"/>
              <w:bottom w:val="single" w:sz="4" w:space="0" w:color="auto"/>
              <w:right w:val="single" w:sz="4" w:space="0" w:color="auto"/>
            </w:tcBorders>
            <w:vAlign w:val="center"/>
            <w:hideMark/>
          </w:tcPr>
          <w:p w14:paraId="26A2A781" w14:textId="77777777" w:rsidR="00232F35" w:rsidRDefault="00232F35" w:rsidP="00232F35">
            <w:pPr>
              <w:keepNext/>
              <w:keepLines/>
              <w:spacing w:after="0"/>
              <w:jc w:val="center"/>
              <w:rPr>
                <w:rFonts w:ascii="Arial" w:eastAsia="MS Mincho" w:hAnsi="Arial"/>
                <w:b/>
                <w:sz w:val="18"/>
              </w:rPr>
            </w:pPr>
            <w:r>
              <w:rPr>
                <w:rFonts w:ascii="Arial" w:eastAsia="MS Mincho" w:hAnsi="Arial"/>
                <w:b/>
                <w:sz w:val="18"/>
              </w:rPr>
              <w:t>DL F</w:t>
            </w:r>
            <w:r>
              <w:rPr>
                <w:rFonts w:ascii="Arial" w:eastAsia="MS Mincho" w:hAnsi="Arial"/>
                <w:b/>
                <w:sz w:val="18"/>
                <w:vertAlign w:val="subscript"/>
              </w:rPr>
              <w:t>c</w:t>
            </w:r>
            <w:r>
              <w:rPr>
                <w:rFonts w:ascii="Arial" w:eastAsia="MS Mincho" w:hAnsi="Arial"/>
                <w:b/>
                <w:sz w:val="18"/>
              </w:rPr>
              <w:t xml:space="preserve"> (MHz)</w:t>
            </w:r>
          </w:p>
        </w:tc>
        <w:tc>
          <w:tcPr>
            <w:tcW w:w="939" w:type="dxa"/>
            <w:tcBorders>
              <w:top w:val="single" w:sz="4" w:space="0" w:color="auto"/>
              <w:left w:val="single" w:sz="4" w:space="0" w:color="auto"/>
              <w:bottom w:val="single" w:sz="4" w:space="0" w:color="auto"/>
              <w:right w:val="single" w:sz="4" w:space="0" w:color="auto"/>
            </w:tcBorders>
            <w:vAlign w:val="center"/>
            <w:hideMark/>
          </w:tcPr>
          <w:p w14:paraId="4900D8CE" w14:textId="77777777" w:rsidR="00232F35" w:rsidRDefault="00232F35" w:rsidP="00232F35">
            <w:pPr>
              <w:keepNext/>
              <w:keepLines/>
              <w:spacing w:after="0"/>
              <w:jc w:val="center"/>
              <w:rPr>
                <w:rFonts w:ascii="Arial" w:eastAsia="MS Mincho" w:hAnsi="Arial"/>
                <w:b/>
                <w:sz w:val="18"/>
              </w:rPr>
            </w:pPr>
            <w:r>
              <w:rPr>
                <w:rFonts w:ascii="Arial" w:eastAsia="MS Mincho" w:hAnsi="Arial"/>
                <w:b/>
                <w:sz w:val="18"/>
              </w:rPr>
              <w:t xml:space="preserve">MSD </w:t>
            </w:r>
            <w:r>
              <w:rPr>
                <w:rFonts w:ascii="Arial" w:eastAsia="MS Mincho" w:hAnsi="Arial"/>
                <w:b/>
                <w:sz w:val="18"/>
              </w:rPr>
              <w:br/>
              <w:t>(dB)</w:t>
            </w:r>
          </w:p>
        </w:tc>
        <w:tc>
          <w:tcPr>
            <w:tcW w:w="1187" w:type="dxa"/>
            <w:tcBorders>
              <w:top w:val="single" w:sz="4" w:space="0" w:color="auto"/>
              <w:left w:val="single" w:sz="4" w:space="0" w:color="auto"/>
              <w:bottom w:val="single" w:sz="4" w:space="0" w:color="auto"/>
              <w:right w:val="single" w:sz="4" w:space="0" w:color="auto"/>
            </w:tcBorders>
            <w:vAlign w:val="center"/>
            <w:hideMark/>
          </w:tcPr>
          <w:p w14:paraId="408A219D" w14:textId="77777777" w:rsidR="00232F35" w:rsidRDefault="00232F35" w:rsidP="00232F35">
            <w:pPr>
              <w:keepNext/>
              <w:keepLines/>
              <w:spacing w:after="0"/>
              <w:jc w:val="center"/>
              <w:rPr>
                <w:rFonts w:ascii="Arial" w:eastAsia="MS Mincho" w:hAnsi="Arial"/>
                <w:b/>
                <w:sz w:val="18"/>
              </w:rPr>
            </w:pPr>
            <w:r>
              <w:rPr>
                <w:rFonts w:ascii="Arial" w:eastAsia="MS Mincho" w:hAnsi="Arial"/>
                <w:b/>
                <w:sz w:val="18"/>
              </w:rPr>
              <w:t>Duplex mode</w:t>
            </w: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0E386884" w14:textId="77777777" w:rsidR="00232F35" w:rsidRDefault="00232F35" w:rsidP="00232F35">
            <w:pPr>
              <w:spacing w:after="0"/>
              <w:rPr>
                <w:rFonts w:ascii="Arial" w:eastAsia="MS Mincho" w:hAnsi="Arial"/>
                <w:b/>
                <w:sz w:val="18"/>
              </w:rPr>
            </w:pPr>
          </w:p>
        </w:tc>
      </w:tr>
      <w:tr w:rsidR="00232F35" w14:paraId="78DE737A" w14:textId="77777777" w:rsidTr="00232F35">
        <w:trPr>
          <w:trHeight w:val="245"/>
          <w:jc w:val="center"/>
        </w:trPr>
        <w:tc>
          <w:tcPr>
            <w:tcW w:w="1918" w:type="dxa"/>
            <w:vMerge w:val="restart"/>
            <w:tcBorders>
              <w:top w:val="single" w:sz="4" w:space="0" w:color="auto"/>
              <w:left w:val="single" w:sz="4" w:space="0" w:color="auto"/>
              <w:right w:val="single" w:sz="4" w:space="0" w:color="auto"/>
            </w:tcBorders>
            <w:vAlign w:val="center"/>
            <w:hideMark/>
          </w:tcPr>
          <w:p w14:paraId="32935E39" w14:textId="77777777" w:rsidR="00232F35" w:rsidRDefault="00232F35" w:rsidP="00232F35">
            <w:pPr>
              <w:keepNext/>
              <w:keepLines/>
              <w:spacing w:after="0"/>
              <w:jc w:val="center"/>
              <w:rPr>
                <w:rFonts w:ascii="Arial" w:eastAsia="MS Mincho" w:hAnsi="Arial"/>
                <w:sz w:val="18"/>
              </w:rPr>
            </w:pPr>
            <w:r>
              <w:rPr>
                <w:rFonts w:ascii="Arial" w:eastAsia="MS Mincho" w:hAnsi="Arial"/>
                <w:sz w:val="18"/>
              </w:rPr>
              <w:t>CA_n1-n28-n46</w:t>
            </w:r>
          </w:p>
          <w:p w14:paraId="5A928DC4" w14:textId="77777777" w:rsidR="00232F35" w:rsidRDefault="00232F35" w:rsidP="00232F35">
            <w:pPr>
              <w:keepNext/>
              <w:keepLines/>
              <w:spacing w:after="0"/>
              <w:jc w:val="center"/>
              <w:rPr>
                <w:rFonts w:ascii="Arial" w:eastAsia="MS Mincho" w:hAnsi="Arial"/>
                <w:sz w:val="18"/>
                <w:lang w:val="en-US"/>
              </w:rPr>
            </w:pPr>
          </w:p>
        </w:tc>
        <w:tc>
          <w:tcPr>
            <w:tcW w:w="1100" w:type="dxa"/>
            <w:tcBorders>
              <w:top w:val="single" w:sz="4" w:space="0" w:color="auto"/>
              <w:left w:val="single" w:sz="4" w:space="0" w:color="auto"/>
              <w:bottom w:val="single" w:sz="4" w:space="0" w:color="auto"/>
              <w:right w:val="single" w:sz="4" w:space="0" w:color="auto"/>
            </w:tcBorders>
            <w:vAlign w:val="center"/>
          </w:tcPr>
          <w:p w14:paraId="435588F8"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n1</w:t>
            </w:r>
          </w:p>
        </w:tc>
        <w:tc>
          <w:tcPr>
            <w:tcW w:w="923" w:type="dxa"/>
            <w:tcBorders>
              <w:top w:val="single" w:sz="4" w:space="0" w:color="auto"/>
              <w:left w:val="single" w:sz="4" w:space="0" w:color="auto"/>
              <w:bottom w:val="single" w:sz="4" w:space="0" w:color="auto"/>
              <w:right w:val="single" w:sz="4" w:space="0" w:color="auto"/>
            </w:tcBorders>
            <w:vAlign w:val="center"/>
          </w:tcPr>
          <w:p w14:paraId="43747A18"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1975</w:t>
            </w:r>
          </w:p>
        </w:tc>
        <w:tc>
          <w:tcPr>
            <w:tcW w:w="927" w:type="dxa"/>
            <w:tcBorders>
              <w:top w:val="single" w:sz="4" w:space="0" w:color="auto"/>
              <w:left w:val="single" w:sz="4" w:space="0" w:color="auto"/>
              <w:bottom w:val="single" w:sz="4" w:space="0" w:color="auto"/>
              <w:right w:val="single" w:sz="4" w:space="0" w:color="auto"/>
            </w:tcBorders>
            <w:vAlign w:val="center"/>
          </w:tcPr>
          <w:p w14:paraId="667CC90D"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w:t>
            </w:r>
          </w:p>
        </w:tc>
        <w:tc>
          <w:tcPr>
            <w:tcW w:w="923" w:type="dxa"/>
            <w:tcBorders>
              <w:top w:val="single" w:sz="4" w:space="0" w:color="auto"/>
              <w:left w:val="single" w:sz="4" w:space="0" w:color="auto"/>
              <w:bottom w:val="single" w:sz="4" w:space="0" w:color="auto"/>
              <w:right w:val="single" w:sz="4" w:space="0" w:color="auto"/>
            </w:tcBorders>
            <w:vAlign w:val="center"/>
          </w:tcPr>
          <w:p w14:paraId="5C39EBDC"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25</w:t>
            </w:r>
          </w:p>
        </w:tc>
        <w:tc>
          <w:tcPr>
            <w:tcW w:w="923" w:type="dxa"/>
            <w:tcBorders>
              <w:top w:val="single" w:sz="4" w:space="0" w:color="auto"/>
              <w:left w:val="single" w:sz="4" w:space="0" w:color="auto"/>
              <w:bottom w:val="single" w:sz="4" w:space="0" w:color="auto"/>
              <w:right w:val="single" w:sz="4" w:space="0" w:color="auto"/>
            </w:tcBorders>
            <w:vAlign w:val="center"/>
          </w:tcPr>
          <w:p w14:paraId="351A4598"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2165</w:t>
            </w:r>
          </w:p>
        </w:tc>
        <w:tc>
          <w:tcPr>
            <w:tcW w:w="939" w:type="dxa"/>
            <w:tcBorders>
              <w:top w:val="single" w:sz="4" w:space="0" w:color="auto"/>
              <w:left w:val="single" w:sz="4" w:space="0" w:color="auto"/>
              <w:bottom w:val="single" w:sz="4" w:space="0" w:color="auto"/>
              <w:right w:val="single" w:sz="4" w:space="0" w:color="auto"/>
            </w:tcBorders>
            <w:vAlign w:val="center"/>
          </w:tcPr>
          <w:p w14:paraId="4BEC968F"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c>
          <w:tcPr>
            <w:tcW w:w="1187" w:type="dxa"/>
            <w:tcBorders>
              <w:top w:val="single" w:sz="4" w:space="0" w:color="auto"/>
              <w:left w:val="single" w:sz="4" w:space="0" w:color="auto"/>
              <w:bottom w:val="single" w:sz="4" w:space="0" w:color="auto"/>
              <w:right w:val="single" w:sz="4" w:space="0" w:color="auto"/>
            </w:tcBorders>
            <w:vAlign w:val="center"/>
          </w:tcPr>
          <w:p w14:paraId="4E58CA95"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FDD</w:t>
            </w:r>
          </w:p>
        </w:tc>
        <w:tc>
          <w:tcPr>
            <w:tcW w:w="1015" w:type="dxa"/>
            <w:tcBorders>
              <w:top w:val="single" w:sz="4" w:space="0" w:color="auto"/>
              <w:left w:val="single" w:sz="4" w:space="0" w:color="auto"/>
              <w:bottom w:val="single" w:sz="4" w:space="0" w:color="auto"/>
              <w:right w:val="single" w:sz="4" w:space="0" w:color="auto"/>
            </w:tcBorders>
          </w:tcPr>
          <w:p w14:paraId="3F609FC7"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r>
      <w:tr w:rsidR="00232F35" w14:paraId="1BBE03CB" w14:textId="77777777" w:rsidTr="00232F35">
        <w:trPr>
          <w:trHeight w:val="113"/>
          <w:jc w:val="center"/>
        </w:trPr>
        <w:tc>
          <w:tcPr>
            <w:tcW w:w="1918" w:type="dxa"/>
            <w:vMerge/>
            <w:tcBorders>
              <w:left w:val="single" w:sz="4" w:space="0" w:color="auto"/>
              <w:right w:val="single" w:sz="4" w:space="0" w:color="auto"/>
            </w:tcBorders>
            <w:vAlign w:val="center"/>
            <w:hideMark/>
          </w:tcPr>
          <w:p w14:paraId="0900F587" w14:textId="77777777" w:rsidR="00232F35" w:rsidRDefault="00232F35" w:rsidP="00232F35">
            <w:pPr>
              <w:spacing w:after="0"/>
              <w:rPr>
                <w:rFonts w:ascii="Arial" w:eastAsia="MS Mincho" w:hAnsi="Arial"/>
                <w:sz w:val="18"/>
                <w:lang w:val="en-US"/>
              </w:rPr>
            </w:pPr>
          </w:p>
        </w:tc>
        <w:tc>
          <w:tcPr>
            <w:tcW w:w="1100" w:type="dxa"/>
            <w:tcBorders>
              <w:top w:val="single" w:sz="4" w:space="0" w:color="auto"/>
              <w:left w:val="single" w:sz="4" w:space="0" w:color="auto"/>
              <w:bottom w:val="single" w:sz="4" w:space="0" w:color="auto"/>
              <w:right w:val="single" w:sz="4" w:space="0" w:color="auto"/>
            </w:tcBorders>
            <w:vAlign w:val="center"/>
          </w:tcPr>
          <w:p w14:paraId="04D7E63B"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n28</w:t>
            </w:r>
          </w:p>
        </w:tc>
        <w:tc>
          <w:tcPr>
            <w:tcW w:w="923" w:type="dxa"/>
            <w:tcBorders>
              <w:top w:val="single" w:sz="4" w:space="0" w:color="auto"/>
              <w:left w:val="single" w:sz="4" w:space="0" w:color="auto"/>
              <w:bottom w:val="single" w:sz="4" w:space="0" w:color="auto"/>
              <w:right w:val="single" w:sz="4" w:space="0" w:color="auto"/>
            </w:tcBorders>
            <w:vAlign w:val="center"/>
          </w:tcPr>
          <w:p w14:paraId="69A82306"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710</w:t>
            </w:r>
          </w:p>
        </w:tc>
        <w:tc>
          <w:tcPr>
            <w:tcW w:w="927" w:type="dxa"/>
            <w:tcBorders>
              <w:top w:val="single" w:sz="4" w:space="0" w:color="auto"/>
              <w:left w:val="single" w:sz="4" w:space="0" w:color="auto"/>
              <w:bottom w:val="single" w:sz="4" w:space="0" w:color="auto"/>
              <w:right w:val="single" w:sz="4" w:space="0" w:color="auto"/>
            </w:tcBorders>
            <w:vAlign w:val="center"/>
          </w:tcPr>
          <w:p w14:paraId="725482DB"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w:t>
            </w:r>
          </w:p>
        </w:tc>
        <w:tc>
          <w:tcPr>
            <w:tcW w:w="923" w:type="dxa"/>
            <w:tcBorders>
              <w:top w:val="single" w:sz="4" w:space="0" w:color="auto"/>
              <w:left w:val="single" w:sz="4" w:space="0" w:color="auto"/>
              <w:bottom w:val="single" w:sz="4" w:space="0" w:color="auto"/>
              <w:right w:val="single" w:sz="4" w:space="0" w:color="auto"/>
            </w:tcBorders>
            <w:vAlign w:val="center"/>
          </w:tcPr>
          <w:p w14:paraId="2F2CF80E"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25</w:t>
            </w:r>
          </w:p>
        </w:tc>
        <w:tc>
          <w:tcPr>
            <w:tcW w:w="923" w:type="dxa"/>
            <w:tcBorders>
              <w:top w:val="single" w:sz="4" w:space="0" w:color="auto"/>
              <w:left w:val="single" w:sz="4" w:space="0" w:color="auto"/>
              <w:bottom w:val="single" w:sz="4" w:space="0" w:color="auto"/>
              <w:right w:val="single" w:sz="4" w:space="0" w:color="auto"/>
            </w:tcBorders>
            <w:vAlign w:val="center"/>
          </w:tcPr>
          <w:p w14:paraId="6B350B86"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765</w:t>
            </w:r>
          </w:p>
        </w:tc>
        <w:tc>
          <w:tcPr>
            <w:tcW w:w="939" w:type="dxa"/>
            <w:tcBorders>
              <w:top w:val="single" w:sz="4" w:space="0" w:color="auto"/>
              <w:left w:val="single" w:sz="4" w:space="0" w:color="auto"/>
              <w:bottom w:val="single" w:sz="4" w:space="0" w:color="auto"/>
              <w:right w:val="single" w:sz="4" w:space="0" w:color="auto"/>
            </w:tcBorders>
            <w:vAlign w:val="center"/>
          </w:tcPr>
          <w:p w14:paraId="6D07F6BC"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c>
          <w:tcPr>
            <w:tcW w:w="1187" w:type="dxa"/>
            <w:tcBorders>
              <w:top w:val="single" w:sz="4" w:space="0" w:color="auto"/>
              <w:left w:val="single" w:sz="4" w:space="0" w:color="auto"/>
              <w:bottom w:val="single" w:sz="4" w:space="0" w:color="auto"/>
              <w:right w:val="single" w:sz="4" w:space="0" w:color="auto"/>
            </w:tcBorders>
            <w:vAlign w:val="center"/>
          </w:tcPr>
          <w:p w14:paraId="6591693B"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FDD</w:t>
            </w:r>
          </w:p>
        </w:tc>
        <w:tc>
          <w:tcPr>
            <w:tcW w:w="1015" w:type="dxa"/>
            <w:tcBorders>
              <w:top w:val="single" w:sz="4" w:space="0" w:color="auto"/>
              <w:left w:val="single" w:sz="4" w:space="0" w:color="auto"/>
              <w:bottom w:val="single" w:sz="4" w:space="0" w:color="auto"/>
              <w:right w:val="single" w:sz="4" w:space="0" w:color="auto"/>
            </w:tcBorders>
          </w:tcPr>
          <w:p w14:paraId="167EDBAC"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r>
      <w:tr w:rsidR="00232F35" w14:paraId="3B553C0E" w14:textId="77777777" w:rsidTr="00232F35">
        <w:trPr>
          <w:trHeight w:val="113"/>
          <w:jc w:val="center"/>
        </w:trPr>
        <w:tc>
          <w:tcPr>
            <w:tcW w:w="1918" w:type="dxa"/>
            <w:vMerge/>
            <w:tcBorders>
              <w:left w:val="single" w:sz="4" w:space="0" w:color="auto"/>
              <w:right w:val="single" w:sz="4" w:space="0" w:color="auto"/>
            </w:tcBorders>
            <w:vAlign w:val="center"/>
            <w:hideMark/>
          </w:tcPr>
          <w:p w14:paraId="63A43FF6" w14:textId="77777777" w:rsidR="00232F35" w:rsidRDefault="00232F35" w:rsidP="00232F35">
            <w:pPr>
              <w:spacing w:after="0"/>
              <w:rPr>
                <w:rFonts w:ascii="Arial" w:eastAsia="MS Mincho" w:hAnsi="Arial"/>
                <w:sz w:val="18"/>
                <w:lang w:val="en-US"/>
              </w:rPr>
            </w:pPr>
          </w:p>
        </w:tc>
        <w:tc>
          <w:tcPr>
            <w:tcW w:w="1100" w:type="dxa"/>
            <w:tcBorders>
              <w:top w:val="single" w:sz="4" w:space="0" w:color="auto"/>
              <w:left w:val="single" w:sz="4" w:space="0" w:color="auto"/>
              <w:bottom w:val="single" w:sz="4" w:space="0" w:color="auto"/>
              <w:right w:val="single" w:sz="4" w:space="0" w:color="auto"/>
            </w:tcBorders>
            <w:vAlign w:val="center"/>
            <w:hideMark/>
          </w:tcPr>
          <w:p w14:paraId="2F36A991"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n46</w:t>
            </w:r>
          </w:p>
        </w:tc>
        <w:tc>
          <w:tcPr>
            <w:tcW w:w="923" w:type="dxa"/>
            <w:tcBorders>
              <w:top w:val="single" w:sz="4" w:space="0" w:color="auto"/>
              <w:left w:val="single" w:sz="4" w:space="0" w:color="auto"/>
              <w:bottom w:val="single" w:sz="4" w:space="0" w:color="auto"/>
              <w:right w:val="single" w:sz="4" w:space="0" w:color="auto"/>
            </w:tcBorders>
            <w:vAlign w:val="center"/>
          </w:tcPr>
          <w:p w14:paraId="5F13FA6A"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5215</w:t>
            </w:r>
          </w:p>
        </w:tc>
        <w:tc>
          <w:tcPr>
            <w:tcW w:w="927" w:type="dxa"/>
            <w:tcBorders>
              <w:top w:val="single" w:sz="4" w:space="0" w:color="auto"/>
              <w:left w:val="single" w:sz="4" w:space="0" w:color="auto"/>
              <w:bottom w:val="single" w:sz="4" w:space="0" w:color="auto"/>
              <w:right w:val="single" w:sz="4" w:space="0" w:color="auto"/>
            </w:tcBorders>
            <w:vAlign w:val="center"/>
          </w:tcPr>
          <w:p w14:paraId="1C7A8D13"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20</w:t>
            </w:r>
          </w:p>
        </w:tc>
        <w:tc>
          <w:tcPr>
            <w:tcW w:w="923" w:type="dxa"/>
            <w:tcBorders>
              <w:top w:val="single" w:sz="4" w:space="0" w:color="auto"/>
              <w:left w:val="single" w:sz="4" w:space="0" w:color="auto"/>
              <w:bottom w:val="single" w:sz="4" w:space="0" w:color="auto"/>
              <w:right w:val="single" w:sz="4" w:space="0" w:color="auto"/>
            </w:tcBorders>
            <w:vAlign w:val="center"/>
          </w:tcPr>
          <w:p w14:paraId="2482E034"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100</w:t>
            </w:r>
          </w:p>
        </w:tc>
        <w:tc>
          <w:tcPr>
            <w:tcW w:w="923" w:type="dxa"/>
            <w:tcBorders>
              <w:top w:val="single" w:sz="4" w:space="0" w:color="auto"/>
              <w:left w:val="single" w:sz="4" w:space="0" w:color="auto"/>
              <w:bottom w:val="single" w:sz="4" w:space="0" w:color="auto"/>
              <w:right w:val="single" w:sz="4" w:space="0" w:color="auto"/>
            </w:tcBorders>
            <w:vAlign w:val="center"/>
          </w:tcPr>
          <w:p w14:paraId="4BDFFD9C"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5215</w:t>
            </w:r>
          </w:p>
        </w:tc>
        <w:tc>
          <w:tcPr>
            <w:tcW w:w="939" w:type="dxa"/>
            <w:tcBorders>
              <w:top w:val="single" w:sz="4" w:space="0" w:color="auto"/>
              <w:left w:val="single" w:sz="4" w:space="0" w:color="auto"/>
              <w:bottom w:val="single" w:sz="4" w:space="0" w:color="auto"/>
              <w:right w:val="single" w:sz="4" w:space="0" w:color="auto"/>
            </w:tcBorders>
            <w:vAlign w:val="center"/>
            <w:hideMark/>
          </w:tcPr>
          <w:p w14:paraId="6B1137E4"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c>
          <w:tcPr>
            <w:tcW w:w="1187" w:type="dxa"/>
            <w:tcBorders>
              <w:top w:val="single" w:sz="4" w:space="0" w:color="auto"/>
              <w:left w:val="single" w:sz="4" w:space="0" w:color="auto"/>
              <w:bottom w:val="single" w:sz="4" w:space="0" w:color="auto"/>
              <w:right w:val="single" w:sz="4" w:space="0" w:color="auto"/>
            </w:tcBorders>
            <w:vAlign w:val="center"/>
            <w:hideMark/>
          </w:tcPr>
          <w:p w14:paraId="0E9A0717"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TDD</w:t>
            </w:r>
          </w:p>
        </w:tc>
        <w:tc>
          <w:tcPr>
            <w:tcW w:w="1015" w:type="dxa"/>
            <w:tcBorders>
              <w:top w:val="single" w:sz="4" w:space="0" w:color="auto"/>
              <w:left w:val="single" w:sz="4" w:space="0" w:color="auto"/>
              <w:bottom w:val="single" w:sz="4" w:space="0" w:color="auto"/>
              <w:right w:val="single" w:sz="4" w:space="0" w:color="auto"/>
            </w:tcBorders>
            <w:hideMark/>
          </w:tcPr>
          <w:p w14:paraId="460EA824"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IMD4</w:t>
            </w:r>
          </w:p>
        </w:tc>
      </w:tr>
      <w:tr w:rsidR="00232F35" w14:paraId="11B7773A" w14:textId="77777777" w:rsidTr="00232F35">
        <w:trPr>
          <w:trHeight w:val="245"/>
          <w:jc w:val="center"/>
        </w:trPr>
        <w:tc>
          <w:tcPr>
            <w:tcW w:w="1918" w:type="dxa"/>
            <w:vMerge/>
            <w:tcBorders>
              <w:left w:val="single" w:sz="4" w:space="0" w:color="auto"/>
              <w:right w:val="single" w:sz="4" w:space="0" w:color="auto"/>
            </w:tcBorders>
            <w:vAlign w:val="center"/>
            <w:hideMark/>
          </w:tcPr>
          <w:p w14:paraId="4FEDA9CB" w14:textId="77777777" w:rsidR="00232F35" w:rsidRDefault="00232F35" w:rsidP="00232F35">
            <w:pPr>
              <w:spacing w:after="0"/>
              <w:rPr>
                <w:rFonts w:ascii="Arial" w:eastAsia="MS Mincho" w:hAnsi="Arial"/>
                <w:sz w:val="18"/>
                <w:lang w:val="en-US"/>
              </w:rPr>
            </w:pPr>
          </w:p>
        </w:tc>
        <w:tc>
          <w:tcPr>
            <w:tcW w:w="1100" w:type="dxa"/>
            <w:tcBorders>
              <w:top w:val="single" w:sz="4" w:space="0" w:color="auto"/>
              <w:left w:val="single" w:sz="4" w:space="0" w:color="auto"/>
              <w:bottom w:val="single" w:sz="4" w:space="0" w:color="auto"/>
              <w:right w:val="single" w:sz="4" w:space="0" w:color="auto"/>
            </w:tcBorders>
            <w:vAlign w:val="center"/>
          </w:tcPr>
          <w:p w14:paraId="6B97C03D"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n1</w:t>
            </w:r>
          </w:p>
        </w:tc>
        <w:tc>
          <w:tcPr>
            <w:tcW w:w="923" w:type="dxa"/>
            <w:tcBorders>
              <w:top w:val="single" w:sz="4" w:space="0" w:color="auto"/>
              <w:left w:val="single" w:sz="4" w:space="0" w:color="auto"/>
              <w:bottom w:val="single" w:sz="4" w:space="0" w:color="auto"/>
              <w:right w:val="single" w:sz="4" w:space="0" w:color="auto"/>
            </w:tcBorders>
            <w:vAlign w:val="center"/>
          </w:tcPr>
          <w:p w14:paraId="37B6C8CA"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1975</w:t>
            </w:r>
          </w:p>
        </w:tc>
        <w:tc>
          <w:tcPr>
            <w:tcW w:w="927" w:type="dxa"/>
            <w:tcBorders>
              <w:top w:val="single" w:sz="4" w:space="0" w:color="auto"/>
              <w:left w:val="single" w:sz="4" w:space="0" w:color="auto"/>
              <w:bottom w:val="single" w:sz="4" w:space="0" w:color="auto"/>
              <w:right w:val="single" w:sz="4" w:space="0" w:color="auto"/>
            </w:tcBorders>
            <w:vAlign w:val="center"/>
          </w:tcPr>
          <w:p w14:paraId="7A41C51F"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w:t>
            </w:r>
          </w:p>
        </w:tc>
        <w:tc>
          <w:tcPr>
            <w:tcW w:w="923" w:type="dxa"/>
            <w:tcBorders>
              <w:top w:val="single" w:sz="4" w:space="0" w:color="auto"/>
              <w:left w:val="single" w:sz="4" w:space="0" w:color="auto"/>
              <w:bottom w:val="single" w:sz="4" w:space="0" w:color="auto"/>
              <w:right w:val="single" w:sz="4" w:space="0" w:color="auto"/>
            </w:tcBorders>
            <w:vAlign w:val="center"/>
          </w:tcPr>
          <w:p w14:paraId="48342B00"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25</w:t>
            </w:r>
          </w:p>
        </w:tc>
        <w:tc>
          <w:tcPr>
            <w:tcW w:w="923" w:type="dxa"/>
            <w:tcBorders>
              <w:top w:val="single" w:sz="4" w:space="0" w:color="auto"/>
              <w:left w:val="single" w:sz="4" w:space="0" w:color="auto"/>
              <w:bottom w:val="single" w:sz="4" w:space="0" w:color="auto"/>
              <w:right w:val="single" w:sz="4" w:space="0" w:color="auto"/>
            </w:tcBorders>
            <w:vAlign w:val="center"/>
          </w:tcPr>
          <w:p w14:paraId="146278D8"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2165</w:t>
            </w:r>
          </w:p>
        </w:tc>
        <w:tc>
          <w:tcPr>
            <w:tcW w:w="939" w:type="dxa"/>
            <w:tcBorders>
              <w:top w:val="single" w:sz="4" w:space="0" w:color="auto"/>
              <w:left w:val="single" w:sz="4" w:space="0" w:color="auto"/>
              <w:bottom w:val="single" w:sz="4" w:space="0" w:color="auto"/>
              <w:right w:val="single" w:sz="4" w:space="0" w:color="auto"/>
            </w:tcBorders>
            <w:vAlign w:val="center"/>
          </w:tcPr>
          <w:p w14:paraId="20C2A1C8"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c>
          <w:tcPr>
            <w:tcW w:w="1187" w:type="dxa"/>
            <w:tcBorders>
              <w:top w:val="single" w:sz="4" w:space="0" w:color="auto"/>
              <w:left w:val="single" w:sz="4" w:space="0" w:color="auto"/>
              <w:bottom w:val="single" w:sz="4" w:space="0" w:color="auto"/>
              <w:right w:val="single" w:sz="4" w:space="0" w:color="auto"/>
            </w:tcBorders>
            <w:vAlign w:val="center"/>
          </w:tcPr>
          <w:p w14:paraId="65C528AE"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FDD</w:t>
            </w:r>
          </w:p>
        </w:tc>
        <w:tc>
          <w:tcPr>
            <w:tcW w:w="1015" w:type="dxa"/>
            <w:tcBorders>
              <w:top w:val="single" w:sz="4" w:space="0" w:color="auto"/>
              <w:left w:val="single" w:sz="4" w:space="0" w:color="auto"/>
              <w:bottom w:val="single" w:sz="4" w:space="0" w:color="auto"/>
              <w:right w:val="single" w:sz="4" w:space="0" w:color="auto"/>
            </w:tcBorders>
          </w:tcPr>
          <w:p w14:paraId="57B68FCC"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r>
      <w:tr w:rsidR="00232F35" w14:paraId="623E8B7E" w14:textId="77777777" w:rsidTr="00232F35">
        <w:trPr>
          <w:trHeight w:val="113"/>
          <w:jc w:val="center"/>
        </w:trPr>
        <w:tc>
          <w:tcPr>
            <w:tcW w:w="1918" w:type="dxa"/>
            <w:vMerge/>
            <w:tcBorders>
              <w:left w:val="single" w:sz="4" w:space="0" w:color="auto"/>
              <w:right w:val="single" w:sz="4" w:space="0" w:color="auto"/>
            </w:tcBorders>
            <w:vAlign w:val="center"/>
            <w:hideMark/>
          </w:tcPr>
          <w:p w14:paraId="4665B80C" w14:textId="77777777" w:rsidR="00232F35" w:rsidRDefault="00232F35" w:rsidP="00232F35">
            <w:pPr>
              <w:spacing w:after="0"/>
              <w:rPr>
                <w:rFonts w:ascii="Arial" w:eastAsia="MS Mincho" w:hAnsi="Arial"/>
                <w:sz w:val="18"/>
                <w:lang w:val="en-US"/>
              </w:rPr>
            </w:pPr>
          </w:p>
        </w:tc>
        <w:tc>
          <w:tcPr>
            <w:tcW w:w="1100" w:type="dxa"/>
            <w:tcBorders>
              <w:top w:val="single" w:sz="4" w:space="0" w:color="auto"/>
              <w:left w:val="single" w:sz="4" w:space="0" w:color="auto"/>
              <w:bottom w:val="single" w:sz="4" w:space="0" w:color="auto"/>
              <w:right w:val="single" w:sz="4" w:space="0" w:color="auto"/>
            </w:tcBorders>
            <w:vAlign w:val="center"/>
          </w:tcPr>
          <w:p w14:paraId="4752853E"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n28</w:t>
            </w:r>
          </w:p>
        </w:tc>
        <w:tc>
          <w:tcPr>
            <w:tcW w:w="923" w:type="dxa"/>
            <w:tcBorders>
              <w:top w:val="single" w:sz="4" w:space="0" w:color="auto"/>
              <w:left w:val="single" w:sz="4" w:space="0" w:color="auto"/>
              <w:bottom w:val="single" w:sz="4" w:space="0" w:color="auto"/>
              <w:right w:val="single" w:sz="4" w:space="0" w:color="auto"/>
            </w:tcBorders>
            <w:vAlign w:val="center"/>
          </w:tcPr>
          <w:p w14:paraId="43CE700B"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710</w:t>
            </w:r>
          </w:p>
        </w:tc>
        <w:tc>
          <w:tcPr>
            <w:tcW w:w="927" w:type="dxa"/>
            <w:tcBorders>
              <w:top w:val="single" w:sz="4" w:space="0" w:color="auto"/>
              <w:left w:val="single" w:sz="4" w:space="0" w:color="auto"/>
              <w:bottom w:val="single" w:sz="4" w:space="0" w:color="auto"/>
              <w:right w:val="single" w:sz="4" w:space="0" w:color="auto"/>
            </w:tcBorders>
            <w:vAlign w:val="center"/>
          </w:tcPr>
          <w:p w14:paraId="61AD2BA3"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w:t>
            </w:r>
          </w:p>
        </w:tc>
        <w:tc>
          <w:tcPr>
            <w:tcW w:w="923" w:type="dxa"/>
            <w:tcBorders>
              <w:top w:val="single" w:sz="4" w:space="0" w:color="auto"/>
              <w:left w:val="single" w:sz="4" w:space="0" w:color="auto"/>
              <w:bottom w:val="single" w:sz="4" w:space="0" w:color="auto"/>
              <w:right w:val="single" w:sz="4" w:space="0" w:color="auto"/>
            </w:tcBorders>
            <w:vAlign w:val="center"/>
          </w:tcPr>
          <w:p w14:paraId="4B6FFDA8"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25</w:t>
            </w:r>
          </w:p>
        </w:tc>
        <w:tc>
          <w:tcPr>
            <w:tcW w:w="923" w:type="dxa"/>
            <w:tcBorders>
              <w:top w:val="single" w:sz="4" w:space="0" w:color="auto"/>
              <w:left w:val="single" w:sz="4" w:space="0" w:color="auto"/>
              <w:bottom w:val="single" w:sz="4" w:space="0" w:color="auto"/>
              <w:right w:val="single" w:sz="4" w:space="0" w:color="auto"/>
            </w:tcBorders>
            <w:vAlign w:val="center"/>
          </w:tcPr>
          <w:p w14:paraId="2262F006"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765</w:t>
            </w:r>
          </w:p>
        </w:tc>
        <w:tc>
          <w:tcPr>
            <w:tcW w:w="939" w:type="dxa"/>
            <w:tcBorders>
              <w:top w:val="single" w:sz="4" w:space="0" w:color="auto"/>
              <w:left w:val="single" w:sz="4" w:space="0" w:color="auto"/>
              <w:bottom w:val="single" w:sz="4" w:space="0" w:color="auto"/>
              <w:right w:val="single" w:sz="4" w:space="0" w:color="auto"/>
            </w:tcBorders>
            <w:vAlign w:val="center"/>
          </w:tcPr>
          <w:p w14:paraId="489ECF6D"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10.5</w:t>
            </w:r>
          </w:p>
        </w:tc>
        <w:tc>
          <w:tcPr>
            <w:tcW w:w="1187" w:type="dxa"/>
            <w:tcBorders>
              <w:top w:val="single" w:sz="4" w:space="0" w:color="auto"/>
              <w:left w:val="single" w:sz="4" w:space="0" w:color="auto"/>
              <w:bottom w:val="single" w:sz="4" w:space="0" w:color="auto"/>
              <w:right w:val="single" w:sz="4" w:space="0" w:color="auto"/>
            </w:tcBorders>
            <w:vAlign w:val="center"/>
          </w:tcPr>
          <w:p w14:paraId="0F8859C0"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FDD</w:t>
            </w:r>
          </w:p>
        </w:tc>
        <w:tc>
          <w:tcPr>
            <w:tcW w:w="1015" w:type="dxa"/>
            <w:tcBorders>
              <w:top w:val="single" w:sz="4" w:space="0" w:color="auto"/>
              <w:left w:val="single" w:sz="4" w:space="0" w:color="auto"/>
              <w:bottom w:val="single" w:sz="4" w:space="0" w:color="auto"/>
              <w:right w:val="single" w:sz="4" w:space="0" w:color="auto"/>
            </w:tcBorders>
          </w:tcPr>
          <w:p w14:paraId="7CE7C35C"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IMD4</w:t>
            </w:r>
          </w:p>
        </w:tc>
      </w:tr>
      <w:tr w:rsidR="00232F35" w14:paraId="4F1C8CF2" w14:textId="77777777" w:rsidTr="00232F35">
        <w:trPr>
          <w:trHeight w:val="113"/>
          <w:jc w:val="center"/>
        </w:trPr>
        <w:tc>
          <w:tcPr>
            <w:tcW w:w="1918" w:type="dxa"/>
            <w:vMerge/>
            <w:tcBorders>
              <w:left w:val="single" w:sz="4" w:space="0" w:color="auto"/>
              <w:right w:val="single" w:sz="4" w:space="0" w:color="auto"/>
            </w:tcBorders>
            <w:vAlign w:val="center"/>
            <w:hideMark/>
          </w:tcPr>
          <w:p w14:paraId="147A5058" w14:textId="77777777" w:rsidR="00232F35" w:rsidRDefault="00232F35" w:rsidP="00232F35">
            <w:pPr>
              <w:spacing w:after="0"/>
              <w:rPr>
                <w:rFonts w:ascii="Arial" w:eastAsia="MS Mincho" w:hAnsi="Arial"/>
                <w:sz w:val="18"/>
                <w:lang w:val="en-US"/>
              </w:rPr>
            </w:pPr>
          </w:p>
        </w:tc>
        <w:tc>
          <w:tcPr>
            <w:tcW w:w="1100" w:type="dxa"/>
            <w:tcBorders>
              <w:top w:val="single" w:sz="4" w:space="0" w:color="auto"/>
              <w:left w:val="single" w:sz="4" w:space="0" w:color="auto"/>
              <w:bottom w:val="single" w:sz="4" w:space="0" w:color="auto"/>
              <w:right w:val="single" w:sz="4" w:space="0" w:color="auto"/>
            </w:tcBorders>
            <w:vAlign w:val="center"/>
            <w:hideMark/>
          </w:tcPr>
          <w:p w14:paraId="33690534"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n46</w:t>
            </w:r>
          </w:p>
        </w:tc>
        <w:tc>
          <w:tcPr>
            <w:tcW w:w="923" w:type="dxa"/>
            <w:tcBorders>
              <w:top w:val="single" w:sz="4" w:space="0" w:color="auto"/>
              <w:left w:val="single" w:sz="4" w:space="0" w:color="auto"/>
              <w:bottom w:val="single" w:sz="4" w:space="0" w:color="auto"/>
              <w:right w:val="single" w:sz="4" w:space="0" w:color="auto"/>
            </w:tcBorders>
            <w:vAlign w:val="center"/>
          </w:tcPr>
          <w:p w14:paraId="5EF96F6F"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5160</w:t>
            </w:r>
          </w:p>
        </w:tc>
        <w:tc>
          <w:tcPr>
            <w:tcW w:w="927" w:type="dxa"/>
            <w:tcBorders>
              <w:top w:val="single" w:sz="4" w:space="0" w:color="auto"/>
              <w:left w:val="single" w:sz="4" w:space="0" w:color="auto"/>
              <w:bottom w:val="single" w:sz="4" w:space="0" w:color="auto"/>
              <w:right w:val="single" w:sz="4" w:space="0" w:color="auto"/>
            </w:tcBorders>
            <w:vAlign w:val="center"/>
          </w:tcPr>
          <w:p w14:paraId="2234E379"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20</w:t>
            </w:r>
          </w:p>
        </w:tc>
        <w:tc>
          <w:tcPr>
            <w:tcW w:w="923" w:type="dxa"/>
            <w:tcBorders>
              <w:top w:val="single" w:sz="4" w:space="0" w:color="auto"/>
              <w:left w:val="single" w:sz="4" w:space="0" w:color="auto"/>
              <w:bottom w:val="single" w:sz="4" w:space="0" w:color="auto"/>
              <w:right w:val="single" w:sz="4" w:space="0" w:color="auto"/>
            </w:tcBorders>
            <w:vAlign w:val="center"/>
          </w:tcPr>
          <w:p w14:paraId="62074CE1"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100</w:t>
            </w:r>
          </w:p>
        </w:tc>
        <w:tc>
          <w:tcPr>
            <w:tcW w:w="923" w:type="dxa"/>
            <w:tcBorders>
              <w:top w:val="single" w:sz="4" w:space="0" w:color="auto"/>
              <w:left w:val="single" w:sz="4" w:space="0" w:color="auto"/>
              <w:bottom w:val="single" w:sz="4" w:space="0" w:color="auto"/>
              <w:right w:val="single" w:sz="4" w:space="0" w:color="auto"/>
            </w:tcBorders>
            <w:vAlign w:val="center"/>
          </w:tcPr>
          <w:p w14:paraId="4D1D4F38"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5160</w:t>
            </w:r>
          </w:p>
        </w:tc>
        <w:tc>
          <w:tcPr>
            <w:tcW w:w="939" w:type="dxa"/>
            <w:tcBorders>
              <w:top w:val="single" w:sz="4" w:space="0" w:color="auto"/>
              <w:left w:val="single" w:sz="4" w:space="0" w:color="auto"/>
              <w:bottom w:val="single" w:sz="4" w:space="0" w:color="auto"/>
              <w:right w:val="single" w:sz="4" w:space="0" w:color="auto"/>
            </w:tcBorders>
            <w:vAlign w:val="center"/>
            <w:hideMark/>
          </w:tcPr>
          <w:p w14:paraId="7874FE5E"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c>
          <w:tcPr>
            <w:tcW w:w="1187" w:type="dxa"/>
            <w:tcBorders>
              <w:top w:val="single" w:sz="4" w:space="0" w:color="auto"/>
              <w:left w:val="single" w:sz="4" w:space="0" w:color="auto"/>
              <w:bottom w:val="single" w:sz="4" w:space="0" w:color="auto"/>
              <w:right w:val="single" w:sz="4" w:space="0" w:color="auto"/>
            </w:tcBorders>
            <w:vAlign w:val="center"/>
            <w:hideMark/>
          </w:tcPr>
          <w:p w14:paraId="3B4F52FC"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TDD</w:t>
            </w:r>
          </w:p>
        </w:tc>
        <w:tc>
          <w:tcPr>
            <w:tcW w:w="1015" w:type="dxa"/>
            <w:tcBorders>
              <w:top w:val="single" w:sz="4" w:space="0" w:color="auto"/>
              <w:left w:val="single" w:sz="4" w:space="0" w:color="auto"/>
              <w:bottom w:val="single" w:sz="4" w:space="0" w:color="auto"/>
              <w:right w:val="single" w:sz="4" w:space="0" w:color="auto"/>
            </w:tcBorders>
            <w:hideMark/>
          </w:tcPr>
          <w:p w14:paraId="6D2F6AAE"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r>
    </w:tbl>
    <w:p w14:paraId="155803F2" w14:textId="77777777" w:rsidR="00232F35" w:rsidRDefault="00232F35" w:rsidP="00232F35">
      <w:pPr>
        <w:pStyle w:val="Guidance"/>
        <w:rPr>
          <w:rFonts w:eastAsia="MS Mincho"/>
          <w:i w:val="0"/>
        </w:rPr>
      </w:pPr>
    </w:p>
    <w:p w14:paraId="2A1B3C56" w14:textId="35684A40" w:rsidR="00CB19FC" w:rsidRDefault="00CB19FC" w:rsidP="00CB19FC">
      <w:pPr>
        <w:pStyle w:val="21"/>
      </w:pPr>
      <w:bookmarkStart w:id="431" w:name="_Toc136288380"/>
      <w:r>
        <w:rPr>
          <w:rFonts w:hint="eastAsia"/>
        </w:rPr>
        <w:t>5.</w:t>
      </w:r>
      <w:r>
        <w:t>39</w:t>
      </w:r>
      <w:r w:rsidRPr="000469EC">
        <w:tab/>
      </w:r>
      <w:r>
        <w:rPr>
          <w:rFonts w:hint="eastAsia"/>
        </w:rPr>
        <w:t>CA_n</w:t>
      </w:r>
      <w:r>
        <w:t>25</w:t>
      </w:r>
      <w:r>
        <w:rPr>
          <w:rFonts w:hint="eastAsia"/>
        </w:rPr>
        <w:t>-n</w:t>
      </w:r>
      <w:r>
        <w:t>41</w:t>
      </w:r>
      <w:r>
        <w:rPr>
          <w:rFonts w:hint="eastAsia"/>
        </w:rPr>
        <w:t>-n</w:t>
      </w:r>
      <w:r>
        <w:t>85</w:t>
      </w:r>
      <w:bookmarkEnd w:id="431"/>
    </w:p>
    <w:p w14:paraId="23D9BC87" w14:textId="4F0B3E23" w:rsidR="00CB19FC" w:rsidRPr="00A20126" w:rsidRDefault="00CB19FC" w:rsidP="00CB19FC">
      <w:pPr>
        <w:pStyle w:val="31"/>
      </w:pPr>
      <w:bookmarkStart w:id="432" w:name="_Toc136288381"/>
      <w:r>
        <w:t>5.39.1</w:t>
      </w:r>
      <w:r>
        <w:tab/>
        <w:t>Common for 1 band UL and 2 bands UL CA</w:t>
      </w:r>
      <w:bookmarkEnd w:id="432"/>
    </w:p>
    <w:p w14:paraId="732251AB" w14:textId="549141E9" w:rsidR="00CB19FC" w:rsidRDefault="00CB19FC" w:rsidP="00CB19FC">
      <w:pPr>
        <w:pStyle w:val="41"/>
      </w:pPr>
      <w:bookmarkStart w:id="433" w:name="_Toc136288382"/>
      <w:r>
        <w:rPr>
          <w:rFonts w:hint="eastAsia"/>
        </w:rPr>
        <w:t>5.</w:t>
      </w:r>
      <w:r>
        <w:t>39</w:t>
      </w:r>
      <w:r>
        <w:rPr>
          <w:rFonts w:hint="eastAsia"/>
        </w:rPr>
        <w:t>.1</w:t>
      </w:r>
      <w:r>
        <w:t>.1</w:t>
      </w:r>
      <w:r>
        <w:tab/>
        <w:t xml:space="preserve">Operating bands for </w:t>
      </w:r>
      <w:r>
        <w:rPr>
          <w:rFonts w:hint="eastAsia"/>
        </w:rPr>
        <w:t>CA</w:t>
      </w:r>
      <w:bookmarkEnd w:id="433"/>
    </w:p>
    <w:p w14:paraId="06A40A08" w14:textId="4D8C24C6" w:rsidR="00CB19FC" w:rsidRPr="00AC4AB0" w:rsidRDefault="00CB19FC" w:rsidP="00CB19FC">
      <w:pPr>
        <w:pStyle w:val="TH"/>
        <w:rPr>
          <w:rFonts w:cs="Arial"/>
        </w:rPr>
      </w:pPr>
      <w:r>
        <w:rPr>
          <w:rFonts w:cs="Arial"/>
        </w:rPr>
        <w:t>Table 5.39.1.1-1</w:t>
      </w:r>
      <w:r w:rsidRPr="00AC4AB0">
        <w:rPr>
          <w:rFonts w:cs="Arial"/>
        </w:rP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306"/>
        <w:gridCol w:w="1134"/>
        <w:gridCol w:w="426"/>
        <w:gridCol w:w="1134"/>
        <w:gridCol w:w="1752"/>
      </w:tblGrid>
      <w:tr w:rsidR="00CB19FC" w14:paraId="4DA00176" w14:textId="77777777" w:rsidTr="00C82BF1">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5E218097" w14:textId="77777777" w:rsidR="00CB19FC" w:rsidRDefault="00CB19FC" w:rsidP="00C82BF1">
            <w:pPr>
              <w:pStyle w:val="TAH"/>
            </w:pPr>
            <w:r>
              <w:rPr>
                <w:rFonts w:eastAsia="Malgun Gothic"/>
              </w:rPr>
              <w:t>NR Band</w:t>
            </w:r>
          </w:p>
        </w:tc>
        <w:tc>
          <w:tcPr>
            <w:tcW w:w="2689" w:type="dxa"/>
            <w:gridSpan w:val="3"/>
            <w:tcBorders>
              <w:top w:val="single" w:sz="4" w:space="0" w:color="auto"/>
              <w:left w:val="single" w:sz="4" w:space="0" w:color="auto"/>
              <w:bottom w:val="single" w:sz="4" w:space="0" w:color="auto"/>
              <w:right w:val="single" w:sz="4" w:space="0" w:color="auto"/>
            </w:tcBorders>
          </w:tcPr>
          <w:p w14:paraId="464EF6B9" w14:textId="77777777" w:rsidR="00CB19FC" w:rsidRDefault="00CB19FC" w:rsidP="00C82BF1">
            <w:pPr>
              <w:pStyle w:val="TAH"/>
            </w:pPr>
            <w:r>
              <w:rPr>
                <w:rFonts w:eastAsia="Malgun Gothic"/>
              </w:rPr>
              <w:t>Uplink (UL) band</w:t>
            </w:r>
          </w:p>
        </w:tc>
        <w:tc>
          <w:tcPr>
            <w:tcW w:w="2694" w:type="dxa"/>
            <w:gridSpan w:val="3"/>
            <w:tcBorders>
              <w:top w:val="single" w:sz="4" w:space="0" w:color="auto"/>
              <w:left w:val="single" w:sz="4" w:space="0" w:color="auto"/>
              <w:bottom w:val="single" w:sz="4" w:space="0" w:color="auto"/>
              <w:right w:val="single" w:sz="4" w:space="0" w:color="auto"/>
            </w:tcBorders>
          </w:tcPr>
          <w:p w14:paraId="5E5BF730" w14:textId="77777777" w:rsidR="00CB19FC" w:rsidRDefault="00CB19FC" w:rsidP="00C82BF1">
            <w:pPr>
              <w:pStyle w:val="TAH"/>
            </w:pPr>
            <w:r>
              <w:rPr>
                <w:rFonts w:eastAsia="Malgun Gothic"/>
              </w:rPr>
              <w:t>Downlink (DL) band</w:t>
            </w:r>
          </w:p>
        </w:tc>
        <w:tc>
          <w:tcPr>
            <w:tcW w:w="1752" w:type="dxa"/>
            <w:vMerge w:val="restart"/>
            <w:tcBorders>
              <w:top w:val="single" w:sz="4" w:space="0" w:color="auto"/>
              <w:left w:val="single" w:sz="4" w:space="0" w:color="auto"/>
              <w:bottom w:val="single" w:sz="4" w:space="0" w:color="auto"/>
              <w:right w:val="single" w:sz="4" w:space="0" w:color="auto"/>
            </w:tcBorders>
            <w:vAlign w:val="center"/>
          </w:tcPr>
          <w:p w14:paraId="0926E06E" w14:textId="77777777" w:rsidR="00CB19FC" w:rsidRDefault="00CB19FC" w:rsidP="00C82BF1">
            <w:pPr>
              <w:pStyle w:val="TAH"/>
              <w:rPr>
                <w:rFonts w:eastAsia="Malgun Gothic"/>
              </w:rPr>
            </w:pPr>
            <w:r>
              <w:rPr>
                <w:rFonts w:eastAsia="Malgun Gothic"/>
              </w:rPr>
              <w:t>Duplex</w:t>
            </w:r>
          </w:p>
          <w:p w14:paraId="337C9655" w14:textId="77777777" w:rsidR="00CB19FC" w:rsidRDefault="00CB19FC" w:rsidP="00C82BF1">
            <w:pPr>
              <w:pStyle w:val="TAH"/>
            </w:pPr>
            <w:r>
              <w:t>mode</w:t>
            </w:r>
          </w:p>
        </w:tc>
      </w:tr>
      <w:tr w:rsidR="00CB19FC" w14:paraId="682D1864" w14:textId="77777777" w:rsidTr="00C82BF1">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0E64E9C1" w14:textId="77777777" w:rsidR="00CB19FC" w:rsidRDefault="00CB19FC" w:rsidP="00C82BF1">
            <w:pPr>
              <w:pStyle w:val="TAH"/>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50685B71" w14:textId="77777777" w:rsidR="00CB19FC" w:rsidRDefault="00CB19FC" w:rsidP="00C82BF1">
            <w:pPr>
              <w:pStyle w:val="TAH"/>
            </w:pPr>
            <w:r>
              <w:rPr>
                <w:rFonts w:eastAsia="Malgun Gothic"/>
              </w:rPr>
              <w:t>BS receive / UE transmit</w:t>
            </w:r>
          </w:p>
        </w:tc>
        <w:tc>
          <w:tcPr>
            <w:tcW w:w="2694" w:type="dxa"/>
            <w:gridSpan w:val="3"/>
            <w:tcBorders>
              <w:top w:val="single" w:sz="4" w:space="0" w:color="auto"/>
              <w:left w:val="single" w:sz="4" w:space="0" w:color="auto"/>
              <w:bottom w:val="single" w:sz="4" w:space="0" w:color="auto"/>
              <w:right w:val="single" w:sz="4" w:space="0" w:color="auto"/>
            </w:tcBorders>
          </w:tcPr>
          <w:p w14:paraId="4E88DF15" w14:textId="77777777" w:rsidR="00CB19FC" w:rsidRDefault="00CB19FC" w:rsidP="00C82BF1">
            <w:pPr>
              <w:pStyle w:val="TAH"/>
            </w:pPr>
            <w:r>
              <w:rPr>
                <w:rFonts w:eastAsia="Malgun Gothic"/>
              </w:rPr>
              <w:t>BS transmit / UE receive</w:t>
            </w:r>
          </w:p>
        </w:tc>
        <w:tc>
          <w:tcPr>
            <w:tcW w:w="1752" w:type="dxa"/>
            <w:vMerge/>
            <w:tcBorders>
              <w:top w:val="single" w:sz="4" w:space="0" w:color="auto"/>
              <w:left w:val="single" w:sz="4" w:space="0" w:color="auto"/>
              <w:bottom w:val="single" w:sz="4" w:space="0" w:color="auto"/>
              <w:right w:val="single" w:sz="4" w:space="0" w:color="auto"/>
            </w:tcBorders>
            <w:vAlign w:val="center"/>
          </w:tcPr>
          <w:p w14:paraId="73E30B15" w14:textId="77777777" w:rsidR="00CB19FC" w:rsidRDefault="00CB19FC" w:rsidP="00C82BF1">
            <w:pPr>
              <w:pStyle w:val="TAH"/>
              <w:rPr>
                <w:rFonts w:eastAsia="Malgun Gothic"/>
              </w:rPr>
            </w:pPr>
          </w:p>
        </w:tc>
      </w:tr>
      <w:tr w:rsidR="00CB19FC" w14:paraId="284AEF19" w14:textId="77777777" w:rsidTr="00C82BF1">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250DA699" w14:textId="77777777" w:rsidR="00CB19FC" w:rsidRDefault="00CB19FC" w:rsidP="00C82BF1">
            <w:pPr>
              <w:pStyle w:val="TAH"/>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17BCEF23" w14:textId="77777777" w:rsidR="00CB19FC" w:rsidRDefault="00CB19FC" w:rsidP="00C82BF1">
            <w:pPr>
              <w:pStyle w:val="TAH"/>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2694" w:type="dxa"/>
            <w:gridSpan w:val="3"/>
            <w:tcBorders>
              <w:top w:val="single" w:sz="4" w:space="0" w:color="auto"/>
              <w:left w:val="single" w:sz="4" w:space="0" w:color="auto"/>
              <w:bottom w:val="single" w:sz="4" w:space="0" w:color="auto"/>
              <w:right w:val="single" w:sz="4" w:space="0" w:color="auto"/>
            </w:tcBorders>
            <w:vAlign w:val="center"/>
          </w:tcPr>
          <w:p w14:paraId="462EC3FE" w14:textId="77777777" w:rsidR="00CB19FC" w:rsidRDefault="00CB19FC" w:rsidP="00C82BF1">
            <w:pPr>
              <w:pStyle w:val="TAH"/>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752" w:type="dxa"/>
            <w:vMerge/>
            <w:tcBorders>
              <w:top w:val="single" w:sz="4" w:space="0" w:color="auto"/>
              <w:left w:val="single" w:sz="4" w:space="0" w:color="auto"/>
              <w:bottom w:val="single" w:sz="4" w:space="0" w:color="auto"/>
              <w:right w:val="single" w:sz="4" w:space="0" w:color="auto"/>
            </w:tcBorders>
            <w:vAlign w:val="center"/>
          </w:tcPr>
          <w:p w14:paraId="0B21BC8C" w14:textId="77777777" w:rsidR="00CB19FC" w:rsidRDefault="00CB19FC" w:rsidP="00C82BF1">
            <w:pPr>
              <w:pStyle w:val="TAH"/>
              <w:rPr>
                <w:rFonts w:eastAsia="Malgun Gothic"/>
              </w:rPr>
            </w:pPr>
          </w:p>
        </w:tc>
      </w:tr>
      <w:tr w:rsidR="00CB19FC" w14:paraId="04CB911A" w14:textId="77777777" w:rsidTr="00C82BF1">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5DC35A50" w14:textId="77777777" w:rsidR="00CB19FC" w:rsidRDefault="00CB19FC" w:rsidP="00C82BF1">
            <w:pPr>
              <w:keepNext/>
              <w:keepLines/>
              <w:jc w:val="center"/>
              <w:rPr>
                <w:rFonts w:ascii="Arial" w:hAnsi="Arial" w:cs="Arial"/>
                <w:sz w:val="18"/>
              </w:rPr>
            </w:pPr>
            <w:r>
              <w:rPr>
                <w:rFonts w:ascii="Arial" w:eastAsia="宋体" w:hAnsi="Arial" w:cs="Arial" w:hint="eastAsia"/>
                <w:sz w:val="18"/>
              </w:rPr>
              <w:t>n</w:t>
            </w:r>
            <w:r>
              <w:rPr>
                <w:rFonts w:ascii="Arial" w:eastAsia="宋体" w:hAnsi="Arial" w:cs="Arial"/>
                <w:sz w:val="18"/>
              </w:rPr>
              <w:t>25</w:t>
            </w:r>
          </w:p>
        </w:tc>
        <w:tc>
          <w:tcPr>
            <w:tcW w:w="1088" w:type="dxa"/>
            <w:tcBorders>
              <w:top w:val="single" w:sz="4" w:space="0" w:color="auto"/>
              <w:left w:val="single" w:sz="4" w:space="0" w:color="auto"/>
              <w:bottom w:val="single" w:sz="4" w:space="0" w:color="auto"/>
              <w:right w:val="nil"/>
            </w:tcBorders>
          </w:tcPr>
          <w:p w14:paraId="2A6C8CCD" w14:textId="77777777" w:rsidR="00CB19FC" w:rsidRDefault="00CB19FC" w:rsidP="00C82BF1">
            <w:pPr>
              <w:keepNext/>
              <w:keepLines/>
              <w:jc w:val="right"/>
              <w:rPr>
                <w:rFonts w:ascii="Arial" w:eastAsia="宋体" w:hAnsi="Arial" w:cs="Arial"/>
                <w:color w:val="000000"/>
                <w:sz w:val="18"/>
              </w:rPr>
            </w:pPr>
            <w:r>
              <w:rPr>
                <w:rFonts w:ascii="Arial" w:eastAsia="宋体" w:hAnsi="Arial" w:cs="Arial"/>
                <w:color w:val="000000"/>
                <w:sz w:val="18"/>
              </w:rPr>
              <w:t>1850 MHz</w:t>
            </w:r>
          </w:p>
        </w:tc>
        <w:tc>
          <w:tcPr>
            <w:tcW w:w="295" w:type="dxa"/>
            <w:tcBorders>
              <w:top w:val="single" w:sz="4" w:space="0" w:color="auto"/>
              <w:left w:val="nil"/>
              <w:bottom w:val="single" w:sz="4" w:space="0" w:color="auto"/>
              <w:right w:val="nil"/>
            </w:tcBorders>
          </w:tcPr>
          <w:p w14:paraId="216250DE" w14:textId="77777777" w:rsidR="00CB19FC" w:rsidRDefault="00CB19FC" w:rsidP="00C82BF1">
            <w:pPr>
              <w:keepNext/>
              <w:keepLines/>
              <w:jc w:val="center"/>
              <w:rPr>
                <w:rFonts w:ascii="Arial" w:hAnsi="Arial" w:cs="Arial"/>
                <w:color w:val="000000"/>
                <w:sz w:val="18"/>
              </w:rPr>
            </w:pPr>
            <w:r>
              <w:rPr>
                <w:rFonts w:ascii="Arial" w:hAnsi="Arial" w:cs="Arial"/>
                <w:color w:val="000000"/>
                <w:sz w:val="18"/>
              </w:rPr>
              <w:t>–</w:t>
            </w:r>
          </w:p>
        </w:tc>
        <w:tc>
          <w:tcPr>
            <w:tcW w:w="1306" w:type="dxa"/>
            <w:tcBorders>
              <w:top w:val="single" w:sz="4" w:space="0" w:color="auto"/>
              <w:left w:val="nil"/>
              <w:bottom w:val="single" w:sz="4" w:space="0" w:color="auto"/>
              <w:right w:val="single" w:sz="4" w:space="0" w:color="auto"/>
            </w:tcBorders>
          </w:tcPr>
          <w:p w14:paraId="53C5178F" w14:textId="77777777" w:rsidR="00CB19FC" w:rsidRDefault="00CB19FC" w:rsidP="00C82BF1">
            <w:pPr>
              <w:keepNext/>
              <w:keepLines/>
              <w:rPr>
                <w:rFonts w:ascii="Arial" w:eastAsia="宋体" w:hAnsi="Arial" w:cs="Arial"/>
                <w:color w:val="000000"/>
                <w:sz w:val="18"/>
              </w:rPr>
            </w:pPr>
            <w:r>
              <w:rPr>
                <w:rFonts w:ascii="Arial" w:eastAsia="宋体" w:hAnsi="Arial" w:cs="Arial"/>
                <w:color w:val="000000"/>
                <w:sz w:val="18"/>
              </w:rPr>
              <w:t>1915 MHz</w:t>
            </w:r>
          </w:p>
        </w:tc>
        <w:tc>
          <w:tcPr>
            <w:tcW w:w="1134" w:type="dxa"/>
            <w:tcBorders>
              <w:top w:val="single" w:sz="4" w:space="0" w:color="auto"/>
              <w:left w:val="single" w:sz="4" w:space="0" w:color="auto"/>
              <w:bottom w:val="single" w:sz="4" w:space="0" w:color="auto"/>
              <w:right w:val="nil"/>
            </w:tcBorders>
          </w:tcPr>
          <w:p w14:paraId="4B25AAA8" w14:textId="77777777" w:rsidR="00CB19FC" w:rsidRDefault="00CB19FC" w:rsidP="00C82BF1">
            <w:pPr>
              <w:keepNext/>
              <w:keepLines/>
              <w:jc w:val="right"/>
              <w:rPr>
                <w:rFonts w:ascii="Arial" w:eastAsia="宋体" w:hAnsi="Arial" w:cs="Arial"/>
                <w:color w:val="000000"/>
                <w:sz w:val="18"/>
              </w:rPr>
            </w:pPr>
            <w:r>
              <w:rPr>
                <w:rFonts w:ascii="Arial" w:eastAsia="宋体" w:hAnsi="Arial" w:cs="Arial"/>
                <w:color w:val="000000"/>
                <w:sz w:val="18"/>
              </w:rPr>
              <w:t>1930 MHz</w:t>
            </w:r>
          </w:p>
        </w:tc>
        <w:tc>
          <w:tcPr>
            <w:tcW w:w="426" w:type="dxa"/>
            <w:tcBorders>
              <w:top w:val="single" w:sz="4" w:space="0" w:color="auto"/>
              <w:left w:val="nil"/>
              <w:bottom w:val="single" w:sz="4" w:space="0" w:color="auto"/>
              <w:right w:val="nil"/>
            </w:tcBorders>
          </w:tcPr>
          <w:p w14:paraId="7F10C379" w14:textId="77777777" w:rsidR="00CB19FC" w:rsidRDefault="00CB19FC" w:rsidP="00C82BF1">
            <w:pPr>
              <w:keepNext/>
              <w:keepLines/>
              <w:jc w:val="center"/>
              <w:rPr>
                <w:rFonts w:ascii="Arial" w:hAnsi="Arial" w:cs="Arial"/>
                <w:color w:val="000000"/>
                <w:sz w:val="18"/>
              </w:rPr>
            </w:pPr>
            <w:r>
              <w:rPr>
                <w:rFonts w:ascii="Arial" w:hAnsi="Arial" w:cs="Arial"/>
                <w:color w:val="000000"/>
                <w:sz w:val="18"/>
              </w:rPr>
              <w:t>–</w:t>
            </w:r>
          </w:p>
        </w:tc>
        <w:tc>
          <w:tcPr>
            <w:tcW w:w="1134" w:type="dxa"/>
            <w:tcBorders>
              <w:top w:val="single" w:sz="4" w:space="0" w:color="auto"/>
              <w:left w:val="nil"/>
              <w:bottom w:val="single" w:sz="4" w:space="0" w:color="auto"/>
              <w:right w:val="single" w:sz="4" w:space="0" w:color="auto"/>
            </w:tcBorders>
          </w:tcPr>
          <w:p w14:paraId="4127EDFF" w14:textId="77777777" w:rsidR="00CB19FC" w:rsidRDefault="00CB19FC" w:rsidP="00C82BF1">
            <w:pPr>
              <w:keepNext/>
              <w:keepLines/>
              <w:rPr>
                <w:rFonts w:ascii="Arial" w:eastAsia="宋体" w:hAnsi="Arial" w:cs="Arial"/>
                <w:color w:val="000000"/>
                <w:sz w:val="18"/>
              </w:rPr>
            </w:pPr>
            <w:r>
              <w:rPr>
                <w:rFonts w:ascii="Arial" w:eastAsia="宋体" w:hAnsi="Arial" w:cs="Arial"/>
                <w:color w:val="000000"/>
                <w:sz w:val="18"/>
              </w:rPr>
              <w:t>1995 MHz</w:t>
            </w:r>
          </w:p>
        </w:tc>
        <w:tc>
          <w:tcPr>
            <w:tcW w:w="1752" w:type="dxa"/>
            <w:tcBorders>
              <w:top w:val="single" w:sz="4" w:space="0" w:color="auto"/>
              <w:left w:val="single" w:sz="4" w:space="0" w:color="auto"/>
              <w:bottom w:val="single" w:sz="4" w:space="0" w:color="auto"/>
              <w:right w:val="single" w:sz="4" w:space="0" w:color="auto"/>
            </w:tcBorders>
            <w:vAlign w:val="center"/>
          </w:tcPr>
          <w:p w14:paraId="33E21EFD" w14:textId="77777777" w:rsidR="00CB19FC" w:rsidRDefault="00CB19FC" w:rsidP="00C82BF1">
            <w:pPr>
              <w:keepNext/>
              <w:keepLines/>
              <w:jc w:val="center"/>
              <w:rPr>
                <w:rFonts w:ascii="Arial" w:hAnsi="Arial" w:cs="Arial"/>
                <w:sz w:val="18"/>
              </w:rPr>
            </w:pPr>
            <w:r>
              <w:rPr>
                <w:rFonts w:ascii="Arial" w:hAnsi="Arial" w:cs="Arial"/>
                <w:sz w:val="18"/>
              </w:rPr>
              <w:t>FDD</w:t>
            </w:r>
          </w:p>
        </w:tc>
      </w:tr>
      <w:tr w:rsidR="00CB19FC" w14:paraId="38206F04" w14:textId="77777777" w:rsidTr="00C82BF1">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108A46F9" w14:textId="77777777" w:rsidR="00CB19FC" w:rsidRDefault="00CB19FC" w:rsidP="00C82BF1">
            <w:pPr>
              <w:keepNext/>
              <w:keepLines/>
              <w:jc w:val="center"/>
              <w:rPr>
                <w:rFonts w:ascii="Arial" w:hAnsi="Arial" w:cs="Arial"/>
                <w:sz w:val="18"/>
              </w:rPr>
            </w:pPr>
            <w:r>
              <w:rPr>
                <w:rFonts w:ascii="Arial" w:eastAsia="宋体" w:hAnsi="Arial" w:cs="Arial" w:hint="eastAsia"/>
                <w:sz w:val="18"/>
              </w:rPr>
              <w:t>n</w:t>
            </w:r>
            <w:r>
              <w:rPr>
                <w:rFonts w:ascii="Arial" w:hAnsi="Arial" w:cs="Arial"/>
                <w:sz w:val="18"/>
              </w:rPr>
              <w:t>41</w:t>
            </w:r>
          </w:p>
        </w:tc>
        <w:tc>
          <w:tcPr>
            <w:tcW w:w="1088" w:type="dxa"/>
            <w:tcBorders>
              <w:top w:val="single" w:sz="4" w:space="0" w:color="auto"/>
              <w:left w:val="single" w:sz="4" w:space="0" w:color="auto"/>
              <w:bottom w:val="single" w:sz="4" w:space="0" w:color="auto"/>
              <w:right w:val="nil"/>
            </w:tcBorders>
            <w:vAlign w:val="center"/>
          </w:tcPr>
          <w:p w14:paraId="23D17E99" w14:textId="77777777" w:rsidR="00CB19FC" w:rsidRDefault="00CB19FC" w:rsidP="00C82BF1">
            <w:pPr>
              <w:keepNext/>
              <w:keepLines/>
              <w:jc w:val="right"/>
              <w:rPr>
                <w:rFonts w:ascii="Arial" w:hAnsi="Arial" w:cs="Arial"/>
                <w:sz w:val="18"/>
              </w:rPr>
            </w:pPr>
            <w:r>
              <w:rPr>
                <w:rFonts w:ascii="Arial" w:hAnsi="Arial" w:cs="Arial"/>
                <w:sz w:val="18"/>
              </w:rPr>
              <w:t>2496 MHz</w:t>
            </w:r>
          </w:p>
        </w:tc>
        <w:tc>
          <w:tcPr>
            <w:tcW w:w="295" w:type="dxa"/>
            <w:tcBorders>
              <w:top w:val="single" w:sz="4" w:space="0" w:color="auto"/>
              <w:left w:val="nil"/>
              <w:bottom w:val="single" w:sz="4" w:space="0" w:color="auto"/>
              <w:right w:val="nil"/>
            </w:tcBorders>
            <w:vAlign w:val="center"/>
          </w:tcPr>
          <w:p w14:paraId="36F279A4" w14:textId="77777777" w:rsidR="00CB19FC" w:rsidRDefault="00CB19FC" w:rsidP="00C82BF1">
            <w:pPr>
              <w:keepNext/>
              <w:keepLines/>
              <w:jc w:val="center"/>
              <w:rPr>
                <w:rFonts w:ascii="Arial" w:hAnsi="Arial" w:cs="Arial"/>
                <w:sz w:val="18"/>
              </w:rPr>
            </w:pPr>
            <w:r>
              <w:rPr>
                <w:rFonts w:ascii="Arial" w:hAnsi="Arial"/>
                <w:sz w:val="18"/>
              </w:rPr>
              <w:t>–</w:t>
            </w:r>
          </w:p>
        </w:tc>
        <w:tc>
          <w:tcPr>
            <w:tcW w:w="1306" w:type="dxa"/>
            <w:tcBorders>
              <w:top w:val="single" w:sz="4" w:space="0" w:color="auto"/>
              <w:left w:val="nil"/>
              <w:bottom w:val="single" w:sz="4" w:space="0" w:color="auto"/>
              <w:right w:val="single" w:sz="4" w:space="0" w:color="auto"/>
            </w:tcBorders>
            <w:vAlign w:val="center"/>
          </w:tcPr>
          <w:p w14:paraId="0F315C0D" w14:textId="77777777" w:rsidR="00CB19FC" w:rsidRDefault="00CB19FC" w:rsidP="00C82BF1">
            <w:pPr>
              <w:keepNext/>
              <w:keepLines/>
              <w:rPr>
                <w:rFonts w:ascii="Arial" w:hAnsi="Arial" w:cs="Arial"/>
                <w:sz w:val="18"/>
              </w:rPr>
            </w:pPr>
            <w:r>
              <w:rPr>
                <w:rFonts w:ascii="Arial" w:hAnsi="Arial" w:cs="Arial"/>
                <w:sz w:val="18"/>
              </w:rPr>
              <w:t xml:space="preserve">2690 </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vAlign w:val="center"/>
          </w:tcPr>
          <w:p w14:paraId="73A51F88" w14:textId="77777777" w:rsidR="00CB19FC" w:rsidRDefault="00CB19FC" w:rsidP="00C82BF1">
            <w:pPr>
              <w:keepNext/>
              <w:keepLines/>
              <w:jc w:val="right"/>
              <w:rPr>
                <w:rFonts w:ascii="Arial" w:hAnsi="Arial" w:cs="Arial"/>
                <w:sz w:val="18"/>
              </w:rPr>
            </w:pPr>
            <w:r>
              <w:rPr>
                <w:rFonts w:ascii="Arial" w:hAnsi="Arial" w:cs="Arial"/>
                <w:sz w:val="18"/>
              </w:rPr>
              <w:t xml:space="preserve">2496 </w:t>
            </w:r>
            <w:r>
              <w:rPr>
                <w:rFonts w:ascii="Arial" w:hAnsi="Arial" w:cs="Arial" w:hint="eastAsia"/>
                <w:sz w:val="18"/>
              </w:rPr>
              <w:t>MHz</w:t>
            </w:r>
          </w:p>
        </w:tc>
        <w:tc>
          <w:tcPr>
            <w:tcW w:w="426" w:type="dxa"/>
            <w:tcBorders>
              <w:top w:val="single" w:sz="4" w:space="0" w:color="auto"/>
              <w:left w:val="nil"/>
              <w:bottom w:val="single" w:sz="4" w:space="0" w:color="auto"/>
              <w:right w:val="nil"/>
            </w:tcBorders>
            <w:vAlign w:val="center"/>
          </w:tcPr>
          <w:p w14:paraId="20B7A92E" w14:textId="77777777" w:rsidR="00CB19FC" w:rsidRDefault="00CB19FC" w:rsidP="00C82BF1">
            <w:pPr>
              <w:keepNext/>
              <w:keepLines/>
              <w:jc w:val="center"/>
              <w:rPr>
                <w:rFonts w:ascii="Arial" w:hAnsi="Arial" w:cs="Arial"/>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vAlign w:val="center"/>
          </w:tcPr>
          <w:p w14:paraId="40E21E75" w14:textId="77777777" w:rsidR="00CB19FC" w:rsidRDefault="00CB19FC" w:rsidP="00C82BF1">
            <w:pPr>
              <w:keepNext/>
              <w:keepLines/>
              <w:rPr>
                <w:rFonts w:ascii="Arial" w:hAnsi="Arial" w:cs="Arial"/>
                <w:sz w:val="18"/>
              </w:rPr>
            </w:pPr>
            <w:r>
              <w:rPr>
                <w:rFonts w:ascii="Arial" w:hAnsi="Arial" w:cs="Arial"/>
                <w:sz w:val="18"/>
              </w:rPr>
              <w:t xml:space="preserve">2690 </w:t>
            </w:r>
            <w:r>
              <w:rPr>
                <w:rFonts w:ascii="Arial" w:hAnsi="Arial" w:cs="Arial" w:hint="eastAsia"/>
                <w:sz w:val="18"/>
              </w:rPr>
              <w:t>MHz</w:t>
            </w:r>
          </w:p>
        </w:tc>
        <w:tc>
          <w:tcPr>
            <w:tcW w:w="1752" w:type="dxa"/>
            <w:tcBorders>
              <w:top w:val="single" w:sz="4" w:space="0" w:color="auto"/>
              <w:left w:val="single" w:sz="4" w:space="0" w:color="auto"/>
              <w:bottom w:val="single" w:sz="4" w:space="0" w:color="auto"/>
              <w:right w:val="single" w:sz="4" w:space="0" w:color="auto"/>
            </w:tcBorders>
            <w:vAlign w:val="center"/>
          </w:tcPr>
          <w:p w14:paraId="3DB732B0" w14:textId="77777777" w:rsidR="00CB19FC" w:rsidRDefault="00CB19FC" w:rsidP="00C82BF1">
            <w:pPr>
              <w:keepNext/>
              <w:keepLines/>
              <w:jc w:val="center"/>
              <w:rPr>
                <w:rFonts w:ascii="Arial" w:hAnsi="Arial" w:cs="Arial"/>
                <w:sz w:val="18"/>
              </w:rPr>
            </w:pPr>
            <w:r>
              <w:rPr>
                <w:rFonts w:ascii="Arial" w:hAnsi="Arial" w:cs="Arial"/>
                <w:sz w:val="18"/>
              </w:rPr>
              <w:t>T</w:t>
            </w:r>
            <w:r>
              <w:rPr>
                <w:rFonts w:ascii="Arial" w:hAnsi="Arial" w:cs="Arial" w:hint="eastAsia"/>
                <w:sz w:val="18"/>
              </w:rPr>
              <w:t>DD</w:t>
            </w:r>
          </w:p>
        </w:tc>
      </w:tr>
      <w:tr w:rsidR="00CB19FC" w14:paraId="41C40FA8" w14:textId="77777777" w:rsidTr="00C82BF1">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4F4FC791" w14:textId="77777777" w:rsidR="00CB19FC" w:rsidRDefault="00CB19FC" w:rsidP="00C82BF1">
            <w:pPr>
              <w:keepNext/>
              <w:keepLines/>
              <w:jc w:val="center"/>
              <w:rPr>
                <w:rFonts w:ascii="Arial" w:eastAsia="宋体" w:hAnsi="Arial" w:cs="Arial"/>
                <w:sz w:val="18"/>
              </w:rPr>
            </w:pPr>
            <w:r>
              <w:rPr>
                <w:rFonts w:ascii="Arial" w:eastAsia="宋体" w:hAnsi="Arial" w:cs="Arial" w:hint="eastAsia"/>
                <w:sz w:val="18"/>
              </w:rPr>
              <w:t>n</w:t>
            </w:r>
            <w:r>
              <w:rPr>
                <w:rFonts w:ascii="Arial" w:eastAsia="宋体" w:hAnsi="Arial" w:cs="Arial"/>
                <w:sz w:val="18"/>
              </w:rPr>
              <w:t>85</w:t>
            </w:r>
          </w:p>
        </w:tc>
        <w:tc>
          <w:tcPr>
            <w:tcW w:w="1088" w:type="dxa"/>
            <w:tcBorders>
              <w:top w:val="single" w:sz="4" w:space="0" w:color="auto"/>
              <w:left w:val="single" w:sz="4" w:space="0" w:color="auto"/>
              <w:bottom w:val="single" w:sz="4" w:space="0" w:color="auto"/>
              <w:right w:val="nil"/>
            </w:tcBorders>
            <w:vAlign w:val="center"/>
          </w:tcPr>
          <w:p w14:paraId="42A7DAB8" w14:textId="77777777" w:rsidR="00CB19FC" w:rsidRDefault="00CB19FC" w:rsidP="00C82BF1">
            <w:pPr>
              <w:keepNext/>
              <w:keepLines/>
              <w:jc w:val="right"/>
              <w:rPr>
                <w:rFonts w:ascii="Arial" w:hAnsi="Arial" w:cs="Arial"/>
                <w:sz w:val="18"/>
              </w:rPr>
            </w:pPr>
            <w:r>
              <w:rPr>
                <w:rFonts w:ascii="Arial" w:hAnsi="Arial" w:cs="Arial"/>
                <w:sz w:val="18"/>
              </w:rPr>
              <w:t>698MHz</w:t>
            </w:r>
          </w:p>
        </w:tc>
        <w:tc>
          <w:tcPr>
            <w:tcW w:w="295" w:type="dxa"/>
            <w:tcBorders>
              <w:top w:val="single" w:sz="4" w:space="0" w:color="auto"/>
              <w:left w:val="nil"/>
              <w:bottom w:val="single" w:sz="4" w:space="0" w:color="auto"/>
              <w:right w:val="nil"/>
            </w:tcBorders>
            <w:vAlign w:val="center"/>
          </w:tcPr>
          <w:p w14:paraId="3C7EA4E7" w14:textId="77777777" w:rsidR="00CB19FC" w:rsidRDefault="00CB19FC" w:rsidP="00C82BF1">
            <w:pPr>
              <w:keepNext/>
              <w:keepLines/>
              <w:jc w:val="center"/>
              <w:rPr>
                <w:rFonts w:ascii="Arial" w:eastAsia="宋体" w:hAnsi="Arial"/>
                <w:sz w:val="18"/>
              </w:rPr>
            </w:pPr>
            <w:r>
              <w:rPr>
                <w:rFonts w:ascii="Arial" w:hAnsi="Arial"/>
                <w:sz w:val="18"/>
              </w:rPr>
              <w:t>–</w:t>
            </w:r>
          </w:p>
        </w:tc>
        <w:tc>
          <w:tcPr>
            <w:tcW w:w="1306" w:type="dxa"/>
            <w:tcBorders>
              <w:top w:val="single" w:sz="4" w:space="0" w:color="auto"/>
              <w:left w:val="nil"/>
              <w:bottom w:val="single" w:sz="4" w:space="0" w:color="auto"/>
              <w:right w:val="single" w:sz="4" w:space="0" w:color="auto"/>
            </w:tcBorders>
            <w:vAlign w:val="center"/>
          </w:tcPr>
          <w:p w14:paraId="61890683" w14:textId="77777777" w:rsidR="00CB19FC" w:rsidRDefault="00CB19FC" w:rsidP="00C82BF1">
            <w:pPr>
              <w:keepNext/>
              <w:keepLines/>
              <w:rPr>
                <w:rFonts w:ascii="Arial" w:hAnsi="Arial" w:cs="Arial"/>
                <w:sz w:val="18"/>
              </w:rPr>
            </w:pPr>
            <w:r>
              <w:rPr>
                <w:rFonts w:ascii="Arial" w:hAnsi="Arial" w:cs="Arial"/>
                <w:sz w:val="18"/>
              </w:rPr>
              <w:t>716</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vAlign w:val="center"/>
          </w:tcPr>
          <w:p w14:paraId="60CBAC33" w14:textId="77777777" w:rsidR="00CB19FC" w:rsidRDefault="00CB19FC" w:rsidP="00C82BF1">
            <w:pPr>
              <w:keepNext/>
              <w:keepLines/>
              <w:jc w:val="right"/>
              <w:rPr>
                <w:rFonts w:ascii="Arial" w:hAnsi="Arial" w:cs="Arial"/>
                <w:sz w:val="18"/>
              </w:rPr>
            </w:pPr>
            <w:r>
              <w:rPr>
                <w:rFonts w:ascii="Arial" w:hAnsi="Arial" w:cs="Arial"/>
                <w:sz w:val="18"/>
              </w:rPr>
              <w:t>728</w:t>
            </w:r>
            <w:r>
              <w:rPr>
                <w:rFonts w:ascii="Arial" w:hAnsi="Arial" w:cs="Arial" w:hint="eastAsia"/>
                <w:sz w:val="18"/>
              </w:rPr>
              <w:t>MHz</w:t>
            </w:r>
          </w:p>
        </w:tc>
        <w:tc>
          <w:tcPr>
            <w:tcW w:w="426" w:type="dxa"/>
            <w:tcBorders>
              <w:top w:val="single" w:sz="4" w:space="0" w:color="auto"/>
              <w:left w:val="nil"/>
              <w:bottom w:val="single" w:sz="4" w:space="0" w:color="auto"/>
              <w:right w:val="nil"/>
            </w:tcBorders>
            <w:vAlign w:val="center"/>
          </w:tcPr>
          <w:p w14:paraId="009A0DDA" w14:textId="77777777" w:rsidR="00CB19FC" w:rsidRDefault="00CB19FC" w:rsidP="00C82BF1">
            <w:pPr>
              <w:keepNext/>
              <w:keepLines/>
              <w:jc w:val="center"/>
              <w:rPr>
                <w:rFonts w:ascii="Arial" w:hAnsi="Arial"/>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vAlign w:val="center"/>
          </w:tcPr>
          <w:p w14:paraId="31121832" w14:textId="77777777" w:rsidR="00CB19FC" w:rsidRDefault="00CB19FC" w:rsidP="00C82BF1">
            <w:pPr>
              <w:keepNext/>
              <w:keepLines/>
              <w:rPr>
                <w:rFonts w:ascii="Arial" w:hAnsi="Arial" w:cs="Arial"/>
                <w:sz w:val="18"/>
              </w:rPr>
            </w:pPr>
            <w:r>
              <w:rPr>
                <w:rFonts w:ascii="Arial" w:hAnsi="Arial" w:cs="Arial"/>
                <w:sz w:val="18"/>
              </w:rPr>
              <w:t xml:space="preserve">746 </w:t>
            </w:r>
            <w:r>
              <w:rPr>
                <w:rFonts w:ascii="Arial" w:hAnsi="Arial" w:cs="Arial" w:hint="eastAsia"/>
                <w:sz w:val="18"/>
              </w:rPr>
              <w:t>MH</w:t>
            </w:r>
            <w:r>
              <w:rPr>
                <w:rFonts w:ascii="Arial" w:hAnsi="Arial" w:cs="Arial"/>
                <w:sz w:val="18"/>
              </w:rPr>
              <w:t>z</w:t>
            </w:r>
          </w:p>
        </w:tc>
        <w:tc>
          <w:tcPr>
            <w:tcW w:w="1752" w:type="dxa"/>
            <w:tcBorders>
              <w:top w:val="single" w:sz="4" w:space="0" w:color="auto"/>
              <w:left w:val="single" w:sz="4" w:space="0" w:color="auto"/>
              <w:bottom w:val="single" w:sz="4" w:space="0" w:color="auto"/>
              <w:right w:val="single" w:sz="4" w:space="0" w:color="auto"/>
            </w:tcBorders>
            <w:vAlign w:val="center"/>
          </w:tcPr>
          <w:p w14:paraId="1E371241" w14:textId="77777777" w:rsidR="00CB19FC" w:rsidRDefault="00CB19FC" w:rsidP="00C82BF1">
            <w:pPr>
              <w:keepNext/>
              <w:keepLines/>
              <w:jc w:val="center"/>
              <w:rPr>
                <w:rFonts w:ascii="Arial" w:hAnsi="Arial" w:cs="Arial"/>
                <w:sz w:val="18"/>
              </w:rPr>
            </w:pPr>
            <w:r>
              <w:rPr>
                <w:rFonts w:ascii="Arial" w:hAnsi="Arial" w:cs="Arial"/>
                <w:sz w:val="18"/>
              </w:rPr>
              <w:t>F</w:t>
            </w:r>
            <w:r>
              <w:rPr>
                <w:rFonts w:ascii="Arial" w:hAnsi="Arial" w:cs="Arial" w:hint="eastAsia"/>
                <w:sz w:val="18"/>
              </w:rPr>
              <w:t>DD</w:t>
            </w:r>
          </w:p>
        </w:tc>
      </w:tr>
    </w:tbl>
    <w:p w14:paraId="19997F88" w14:textId="6E275799" w:rsidR="00CB19FC" w:rsidRDefault="00CB19FC" w:rsidP="00CB19FC">
      <w:pPr>
        <w:pStyle w:val="41"/>
      </w:pPr>
      <w:bookmarkStart w:id="434" w:name="_Toc136288383"/>
      <w:r>
        <w:rPr>
          <w:rFonts w:hint="eastAsia"/>
        </w:rPr>
        <w:t>5.</w:t>
      </w:r>
      <w:r>
        <w:t>39</w:t>
      </w:r>
      <w:r>
        <w:rPr>
          <w:rFonts w:hint="eastAsia"/>
        </w:rPr>
        <w:t>.</w:t>
      </w:r>
      <w:r>
        <w:t>1.2</w:t>
      </w:r>
      <w:r>
        <w:tab/>
        <w:t xml:space="preserve">Channel bandwidths per operating band for </w:t>
      </w:r>
      <w:r>
        <w:rPr>
          <w:rFonts w:hint="eastAsia"/>
        </w:rPr>
        <w:t>CA</w:t>
      </w:r>
      <w:bookmarkEnd w:id="434"/>
    </w:p>
    <w:p w14:paraId="30BE37F5" w14:textId="26C75FF4" w:rsidR="00CB19FC" w:rsidRDefault="00CB19FC" w:rsidP="00CB19FC">
      <w:pPr>
        <w:pStyle w:val="TH"/>
        <w:rPr>
          <w:rFonts w:cs="Arial"/>
        </w:rPr>
      </w:pPr>
      <w:r>
        <w:rPr>
          <w:rFonts w:cs="Arial"/>
        </w:rPr>
        <w:t>Table 5.39.1.2-1: Supported bandwidths per CA band combination of band n25+n41+n85</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B19FC" w14:paraId="174CDD79" w14:textId="77777777" w:rsidTr="00C82BF1">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0C758AA6" w14:textId="77777777" w:rsidR="00CB19FC" w:rsidRDefault="00CB19FC" w:rsidP="00C82BF1">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1454B136" w14:textId="77777777" w:rsidR="00CB19FC" w:rsidRDefault="00CB19FC" w:rsidP="00C82BF1">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101F3338" w14:textId="77777777" w:rsidR="00CB19FC" w:rsidRDefault="00CB19FC" w:rsidP="00C82BF1">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7FCB394" w14:textId="77777777" w:rsidR="00CB19FC" w:rsidRDefault="00CB19FC" w:rsidP="00C82BF1">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5481EC23" w14:textId="77777777" w:rsidR="00CB19FC" w:rsidRDefault="00CB19FC" w:rsidP="00C82BF1">
            <w:pPr>
              <w:pStyle w:val="TAH"/>
              <w:overflowPunct w:val="0"/>
              <w:autoSpaceDE w:val="0"/>
              <w:autoSpaceDN w:val="0"/>
              <w:adjustRightInd w:val="0"/>
              <w:rPr>
                <w:lang w:eastAsia="zh-CN"/>
              </w:rPr>
            </w:pPr>
            <w:r>
              <w:t>Bandwidth combination set</w:t>
            </w:r>
          </w:p>
        </w:tc>
      </w:tr>
      <w:tr w:rsidR="00CB19FC" w14:paraId="59E1EB0A" w14:textId="77777777" w:rsidTr="00C82BF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D92DDD" w14:textId="77777777" w:rsidR="00CB19FC" w:rsidRDefault="00CB19FC" w:rsidP="00C82BF1">
            <w:pPr>
              <w:pStyle w:val="TAC"/>
              <w:rPr>
                <w:rFonts w:eastAsia="宋体"/>
                <w:lang w:eastAsia="zh-CN"/>
              </w:rPr>
            </w:pPr>
            <w:r w:rsidRPr="00C8045A">
              <w:rPr>
                <w:rFonts w:eastAsia="宋体"/>
                <w:lang w:eastAsia="zh-CN"/>
              </w:rPr>
              <w:t>CA_n25A-n41A-n85A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C17F5A" w14:textId="77777777" w:rsidR="00CB19FC" w:rsidRDefault="00CB19FC" w:rsidP="00C82BF1">
            <w:pPr>
              <w:pStyle w:val="TAC"/>
              <w:rPr>
                <w:lang w:val="sv-SE"/>
              </w:rPr>
            </w:pPr>
            <w:r>
              <w:rPr>
                <w:rFonts w:hint="eastAsia"/>
                <w:lang w:eastAsia="zh-CN"/>
              </w:rPr>
              <w:t>CA</w:t>
            </w:r>
            <w:r>
              <w:t>_</w:t>
            </w:r>
            <w:r>
              <w:rPr>
                <w:rFonts w:hint="eastAsia"/>
                <w:lang w:eastAsia="zh-CN"/>
              </w:rPr>
              <w:t>n25</w:t>
            </w:r>
            <w:r>
              <w:rPr>
                <w:lang w:val="sv-SE"/>
              </w:rPr>
              <w:t>A-</w:t>
            </w:r>
            <w:r>
              <w:rPr>
                <w:rFonts w:hint="eastAsia"/>
                <w:lang w:eastAsia="zh-CN"/>
              </w:rPr>
              <w:t>n</w:t>
            </w:r>
            <w:r>
              <w:rPr>
                <w:lang w:eastAsia="zh-CN"/>
              </w:rPr>
              <w:t>41</w:t>
            </w:r>
            <w:r>
              <w:rPr>
                <w:lang w:val="sv-SE"/>
              </w:rPr>
              <w:t>A</w:t>
            </w:r>
          </w:p>
          <w:p w14:paraId="323F9A81" w14:textId="77777777" w:rsidR="00CB19FC" w:rsidRDefault="00CB19FC" w:rsidP="00C82BF1">
            <w:pPr>
              <w:pStyle w:val="TAC"/>
              <w:rPr>
                <w:lang w:val="sv-SE"/>
              </w:rPr>
            </w:pPr>
            <w:r>
              <w:rPr>
                <w:rFonts w:hint="eastAsia"/>
                <w:lang w:eastAsia="zh-CN"/>
              </w:rPr>
              <w:t>CA</w:t>
            </w:r>
            <w:r>
              <w:t>_</w:t>
            </w:r>
            <w:r>
              <w:rPr>
                <w:rFonts w:hint="eastAsia"/>
                <w:lang w:eastAsia="zh-CN"/>
              </w:rPr>
              <w:t>n25</w:t>
            </w:r>
            <w:r>
              <w:rPr>
                <w:lang w:val="sv-SE"/>
              </w:rPr>
              <w:t>A-</w:t>
            </w:r>
            <w:r>
              <w:rPr>
                <w:rFonts w:hint="eastAsia"/>
                <w:lang w:eastAsia="zh-CN"/>
              </w:rPr>
              <w:t>n85</w:t>
            </w:r>
            <w:r>
              <w:rPr>
                <w:lang w:val="sv-SE"/>
              </w:rPr>
              <w:t>A</w:t>
            </w:r>
          </w:p>
          <w:p w14:paraId="4D17159D" w14:textId="77777777" w:rsidR="00CB19FC" w:rsidRDefault="00CB19FC" w:rsidP="00C82BF1">
            <w:pPr>
              <w:pStyle w:val="TAC"/>
              <w:rPr>
                <w:rFonts w:eastAsia="宋体"/>
                <w:lang w:eastAsia="zh-CN"/>
              </w:rPr>
            </w:pPr>
            <w:r>
              <w:rPr>
                <w:rFonts w:hint="eastAsia"/>
                <w:lang w:eastAsia="zh-CN"/>
              </w:rPr>
              <w:t>CA</w:t>
            </w:r>
            <w:r>
              <w:t>_</w:t>
            </w:r>
            <w:r>
              <w:rPr>
                <w:rFonts w:hint="eastAsia"/>
                <w:lang w:eastAsia="zh-CN"/>
              </w:rPr>
              <w:t>n41</w:t>
            </w:r>
            <w:r>
              <w:rPr>
                <w:lang w:val="sv-SE"/>
              </w:rPr>
              <w:t>A-</w:t>
            </w:r>
            <w:r>
              <w:rPr>
                <w:rFonts w:hint="eastAsia"/>
                <w:lang w:eastAsia="zh-CN"/>
              </w:rPr>
              <w:t>n85</w:t>
            </w:r>
            <w:r>
              <w:rPr>
                <w:lang w:val="sv-SE"/>
              </w:rPr>
              <w:t>A</w:t>
            </w:r>
          </w:p>
        </w:tc>
        <w:tc>
          <w:tcPr>
            <w:tcW w:w="730" w:type="dxa"/>
            <w:tcBorders>
              <w:left w:val="single" w:sz="4" w:space="0" w:color="auto"/>
              <w:right w:val="single" w:sz="4" w:space="0" w:color="auto"/>
            </w:tcBorders>
            <w:vAlign w:val="center"/>
          </w:tcPr>
          <w:p w14:paraId="09A4FE35" w14:textId="77777777" w:rsidR="00CB19FC" w:rsidRDefault="00CB19FC" w:rsidP="00C82BF1">
            <w:pPr>
              <w:pStyle w:val="TAC"/>
              <w:rPr>
                <w:lang w:eastAsia="zh-CN"/>
              </w:rPr>
            </w:pPr>
            <w:r>
              <w:rPr>
                <w:rFonts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9B8E663" w14:textId="77777777" w:rsidR="00CB19FC" w:rsidRDefault="00CB19FC" w:rsidP="00C82BF1">
            <w:pPr>
              <w:pStyle w:val="TAC"/>
            </w:pPr>
            <w:r>
              <w:rPr>
                <w:rFonts w:cs="Arial"/>
                <w:color w:val="000000"/>
                <w:szCs w:val="18"/>
              </w:rPr>
              <w:t xml:space="preserve">n25 channel bandwidths in Table 5.3.5-1 </w:t>
            </w:r>
          </w:p>
        </w:tc>
        <w:tc>
          <w:tcPr>
            <w:tcW w:w="1360" w:type="dxa"/>
            <w:tcBorders>
              <w:left w:val="single" w:sz="4" w:space="0" w:color="auto"/>
              <w:bottom w:val="nil"/>
              <w:right w:val="single" w:sz="4" w:space="0" w:color="auto"/>
            </w:tcBorders>
            <w:shd w:val="clear" w:color="auto" w:fill="auto"/>
            <w:vAlign w:val="center"/>
          </w:tcPr>
          <w:p w14:paraId="656B211B" w14:textId="77777777" w:rsidR="00CB19FC" w:rsidRDefault="00CB19FC" w:rsidP="00C82BF1">
            <w:pPr>
              <w:pStyle w:val="TAC"/>
              <w:rPr>
                <w:lang w:eastAsia="zh-CN"/>
              </w:rPr>
            </w:pPr>
            <w:r>
              <w:rPr>
                <w:lang w:eastAsia="zh-CN"/>
              </w:rPr>
              <w:t>4 and 5</w:t>
            </w:r>
          </w:p>
        </w:tc>
      </w:tr>
      <w:tr w:rsidR="00CB19FC" w14:paraId="5C5B1BC2" w14:textId="77777777" w:rsidTr="00C82BF1">
        <w:trPr>
          <w:trHeight w:val="187"/>
        </w:trPr>
        <w:tc>
          <w:tcPr>
            <w:tcW w:w="1983" w:type="dxa"/>
            <w:tcBorders>
              <w:top w:val="nil"/>
              <w:left w:val="single" w:sz="4" w:space="0" w:color="auto"/>
              <w:bottom w:val="nil"/>
              <w:right w:val="single" w:sz="4" w:space="0" w:color="auto"/>
            </w:tcBorders>
            <w:shd w:val="clear" w:color="auto" w:fill="auto"/>
            <w:vAlign w:val="center"/>
          </w:tcPr>
          <w:p w14:paraId="4B02BD7E" w14:textId="77777777" w:rsidR="00CB19FC" w:rsidRDefault="00CB19FC" w:rsidP="00C82BF1">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32C62F7" w14:textId="77777777" w:rsidR="00CB19FC" w:rsidRDefault="00CB19FC" w:rsidP="00C82BF1">
            <w:pPr>
              <w:pStyle w:val="TAC"/>
              <w:rPr>
                <w:lang w:eastAsia="zh-CN"/>
              </w:rPr>
            </w:pPr>
          </w:p>
        </w:tc>
        <w:tc>
          <w:tcPr>
            <w:tcW w:w="730" w:type="dxa"/>
            <w:tcBorders>
              <w:left w:val="single" w:sz="4" w:space="0" w:color="auto"/>
              <w:right w:val="single" w:sz="4" w:space="0" w:color="auto"/>
            </w:tcBorders>
            <w:vAlign w:val="center"/>
          </w:tcPr>
          <w:p w14:paraId="18DD6F8E" w14:textId="77777777" w:rsidR="00CB19FC" w:rsidRDefault="00CB19FC" w:rsidP="00C82BF1">
            <w:pPr>
              <w:pStyle w:val="TAC"/>
              <w:rPr>
                <w:lang w:eastAsia="zh-CN"/>
              </w:rPr>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20D5B8E" w14:textId="77777777" w:rsidR="00CB19FC" w:rsidRDefault="00CB19FC" w:rsidP="00C82BF1">
            <w:pPr>
              <w:pStyle w:val="TAC"/>
            </w:pPr>
            <w:r>
              <w:rPr>
                <w:rFonts w:cs="Arial"/>
                <w:color w:val="000000"/>
                <w:szCs w:val="18"/>
              </w:rPr>
              <w:t xml:space="preserve">n41 channel bandwidths in Table 5.3.5-1 </w:t>
            </w:r>
          </w:p>
        </w:tc>
        <w:tc>
          <w:tcPr>
            <w:tcW w:w="1360" w:type="dxa"/>
            <w:tcBorders>
              <w:top w:val="nil"/>
              <w:left w:val="single" w:sz="4" w:space="0" w:color="auto"/>
              <w:bottom w:val="nil"/>
              <w:right w:val="single" w:sz="4" w:space="0" w:color="auto"/>
            </w:tcBorders>
            <w:shd w:val="clear" w:color="auto" w:fill="auto"/>
            <w:vAlign w:val="center"/>
          </w:tcPr>
          <w:p w14:paraId="557DF634" w14:textId="77777777" w:rsidR="00CB19FC" w:rsidRDefault="00CB19FC" w:rsidP="00C82BF1">
            <w:pPr>
              <w:pStyle w:val="TAC"/>
              <w:rPr>
                <w:lang w:eastAsia="zh-CN"/>
              </w:rPr>
            </w:pPr>
          </w:p>
        </w:tc>
      </w:tr>
      <w:tr w:rsidR="00CB19FC" w14:paraId="79CA2C72" w14:textId="77777777" w:rsidTr="00C82BF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44BD6A" w14:textId="77777777" w:rsidR="00CB19FC" w:rsidRDefault="00CB19FC" w:rsidP="00C82BF1">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23607B" w14:textId="77777777" w:rsidR="00CB19FC" w:rsidRDefault="00CB19FC" w:rsidP="00C82BF1">
            <w:pPr>
              <w:pStyle w:val="TAC"/>
              <w:rPr>
                <w:lang w:eastAsia="zh-CN"/>
              </w:rPr>
            </w:pPr>
          </w:p>
        </w:tc>
        <w:tc>
          <w:tcPr>
            <w:tcW w:w="730" w:type="dxa"/>
            <w:tcBorders>
              <w:left w:val="single" w:sz="4" w:space="0" w:color="auto"/>
              <w:right w:val="single" w:sz="4" w:space="0" w:color="auto"/>
            </w:tcBorders>
            <w:vAlign w:val="center"/>
          </w:tcPr>
          <w:p w14:paraId="4E390169" w14:textId="77777777" w:rsidR="00CB19FC" w:rsidRDefault="00CB19FC" w:rsidP="00C82BF1">
            <w:pPr>
              <w:pStyle w:val="TAC"/>
              <w:rPr>
                <w:lang w:eastAsia="zh-CN"/>
              </w:rPr>
            </w:pPr>
            <w:r>
              <w:rPr>
                <w:rFonts w:hint="eastAsia"/>
                <w:lang w:eastAsia="zh-CN"/>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7BF7F1DB" w14:textId="77777777" w:rsidR="00CB19FC" w:rsidRPr="00350EBB" w:rsidRDefault="00CB19FC" w:rsidP="00C82BF1">
            <w:pPr>
              <w:pStyle w:val="TAC"/>
              <w:rPr>
                <w:rFonts w:eastAsia="宋体"/>
                <w:lang w:eastAsia="zh-CN" w:bidi="ar"/>
              </w:rPr>
            </w:pPr>
            <w:r>
              <w:rPr>
                <w:rFonts w:cs="Arial"/>
                <w:color w:val="000000"/>
                <w:szCs w:val="18"/>
              </w:rPr>
              <w:t xml:space="preserve">n85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066128" w14:textId="77777777" w:rsidR="00CB19FC" w:rsidRDefault="00CB19FC" w:rsidP="00C82BF1">
            <w:pPr>
              <w:pStyle w:val="TAC"/>
              <w:rPr>
                <w:lang w:eastAsia="zh-CN"/>
              </w:rPr>
            </w:pPr>
          </w:p>
        </w:tc>
      </w:tr>
    </w:tbl>
    <w:p w14:paraId="5C18076D" w14:textId="77777777" w:rsidR="00CB19FC" w:rsidRDefault="00CB19FC" w:rsidP="00CB19FC">
      <w:pPr>
        <w:rPr>
          <w:rFonts w:ascii="Arial" w:hAnsi="Arial" w:cs="Arial"/>
          <w:color w:val="0000FF"/>
          <w:sz w:val="32"/>
          <w:szCs w:val="32"/>
          <w:lang w:eastAsia="ja-JP"/>
        </w:rPr>
      </w:pPr>
    </w:p>
    <w:p w14:paraId="20E1BDBC" w14:textId="2E54BE44" w:rsidR="00CB19FC" w:rsidRDefault="00CB19FC" w:rsidP="00CB19FC">
      <w:pPr>
        <w:pStyle w:val="41"/>
      </w:pPr>
      <w:bookmarkStart w:id="435" w:name="_Toc136288384"/>
      <w:r>
        <w:rPr>
          <w:rFonts w:hint="eastAsia"/>
        </w:rPr>
        <w:t>5.</w:t>
      </w:r>
      <w:r>
        <w:t>39</w:t>
      </w:r>
      <w:r>
        <w:rPr>
          <w:rFonts w:hint="eastAsia"/>
        </w:rPr>
        <w:t>.1.3</w:t>
      </w:r>
      <w:r>
        <w:tab/>
      </w:r>
      <w:r w:rsidRPr="00AC4AB0">
        <w:t>∆T</w:t>
      </w:r>
      <w:r w:rsidRPr="00CB19FC">
        <w:rPr>
          <w:vertAlign w:val="subscript"/>
        </w:rPr>
        <w:t>IB</w:t>
      </w:r>
      <w:r w:rsidRPr="00CB19FC">
        <w:rPr>
          <w:rFonts w:hint="eastAsia"/>
          <w:vertAlign w:val="subscript"/>
        </w:rPr>
        <w:t>,c</w:t>
      </w:r>
      <w:r w:rsidRPr="00AC4AB0">
        <w:t xml:space="preserve"> and ∆R</w:t>
      </w:r>
      <w:r w:rsidRPr="00CB19FC">
        <w:rPr>
          <w:vertAlign w:val="subscript"/>
        </w:rPr>
        <w:t>IB</w:t>
      </w:r>
      <w:r w:rsidRPr="00CB19FC">
        <w:rPr>
          <w:rFonts w:hint="eastAsia"/>
          <w:vertAlign w:val="subscript"/>
        </w:rPr>
        <w:t>,c</w:t>
      </w:r>
      <w:r w:rsidRPr="00AC4AB0">
        <w:t xml:space="preserve"> values</w:t>
      </w:r>
      <w:bookmarkEnd w:id="435"/>
    </w:p>
    <w:p w14:paraId="0F38A6AC" w14:textId="77777777" w:rsidR="00CB19FC" w:rsidRDefault="00CB19FC" w:rsidP="00CB19FC">
      <w:r>
        <w:t xml:space="preserve">For </w:t>
      </w:r>
      <w:r w:rsidRPr="00C8045A">
        <w:rPr>
          <w:rFonts w:eastAsia="宋体"/>
          <w:lang w:eastAsia="zh-CN"/>
        </w:rPr>
        <w:t>CA_n25-n41-n85</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DC_2-12_n41and are given in the tables below.</w:t>
      </w:r>
    </w:p>
    <w:p w14:paraId="0B5ED201" w14:textId="226C34E1" w:rsidR="00CB19FC" w:rsidRDefault="00CB19FC" w:rsidP="00CB19FC">
      <w:pPr>
        <w:pStyle w:val="TH"/>
        <w:rPr>
          <w:rFonts w:cs="Arial"/>
        </w:rPr>
      </w:pPr>
      <w:r>
        <w:rPr>
          <w:rFonts w:cs="Arial"/>
        </w:rPr>
        <w:t xml:space="preserve">Table </w:t>
      </w:r>
      <w:r>
        <w:rPr>
          <w:rFonts w:cs="Arial" w:hint="eastAsia"/>
        </w:rPr>
        <w:t>5.</w:t>
      </w:r>
      <w:r>
        <w:rPr>
          <w:rFonts w:cs="Arial"/>
        </w:rPr>
        <w:t>39.1.3-1: ΔT</w:t>
      </w:r>
      <w:r>
        <w:rPr>
          <w:rFonts w:cs="Arial"/>
          <w:vertAlign w:val="subscript"/>
        </w:rPr>
        <w:t>I</w:t>
      </w:r>
      <w:r w:rsidRPr="00AC4AB0">
        <w:rPr>
          <w:rFonts w:cs="Arial"/>
          <w:vertAlign w:val="subscript"/>
        </w:rPr>
        <w:t>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CB19FC" w14:paraId="2CF34E94" w14:textId="77777777" w:rsidTr="00C82BF1">
        <w:trPr>
          <w:jc w:val="center"/>
        </w:trPr>
        <w:tc>
          <w:tcPr>
            <w:tcW w:w="2336" w:type="dxa"/>
            <w:vMerge w:val="restart"/>
            <w:tcBorders>
              <w:top w:val="single" w:sz="4" w:space="0" w:color="auto"/>
              <w:left w:val="single" w:sz="4" w:space="0" w:color="auto"/>
              <w:right w:val="single" w:sz="4" w:space="0" w:color="auto"/>
            </w:tcBorders>
          </w:tcPr>
          <w:p w14:paraId="4FAB28B5" w14:textId="77777777" w:rsidR="00CB19FC" w:rsidRDefault="00CB19FC" w:rsidP="00C82BF1">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445985E" w14:textId="77777777" w:rsidR="00CB19FC" w:rsidRDefault="00CB19FC" w:rsidP="00C82BF1">
            <w:pPr>
              <w:keepNext/>
              <w:keepLines/>
              <w:spacing w:after="0"/>
              <w:jc w:val="center"/>
              <w:rPr>
                <w:rFonts w:ascii="Arial" w:eastAsia="宋体" w:hAnsi="Arial"/>
                <w:b/>
                <w:sz w:val="18"/>
              </w:rPr>
            </w:pPr>
            <w:r w:rsidRPr="00A20126">
              <w:rPr>
                <w:rFonts w:ascii="Arial" w:eastAsia="宋体" w:hAnsi="Arial"/>
                <w:b/>
                <w:sz w:val="18"/>
              </w:rPr>
              <w:t>ΔT</w:t>
            </w:r>
            <w:r w:rsidRPr="00A20126">
              <w:rPr>
                <w:rFonts w:ascii="Arial" w:eastAsia="宋体" w:hAnsi="Arial"/>
                <w:b/>
                <w:sz w:val="18"/>
                <w:vertAlign w:val="subscript"/>
              </w:rPr>
              <w:t>IB,c</w:t>
            </w:r>
            <w:r w:rsidRPr="00A20126">
              <w:rPr>
                <w:rFonts w:ascii="Arial" w:eastAsia="宋体" w:hAnsi="Arial"/>
                <w:b/>
                <w:sz w:val="18"/>
              </w:rPr>
              <w:t xml:space="preserve"> for NR bands (dB)</w:t>
            </w:r>
            <w:r w:rsidRPr="00A20126">
              <w:rPr>
                <w:rFonts w:ascii="Arial" w:eastAsia="宋体" w:hAnsi="Arial"/>
                <w:b/>
                <w:sz w:val="18"/>
                <w:vertAlign w:val="superscript"/>
              </w:rPr>
              <w:t>8</w:t>
            </w:r>
          </w:p>
        </w:tc>
      </w:tr>
      <w:tr w:rsidR="00CB19FC" w14:paraId="7EC3D7BE" w14:textId="77777777" w:rsidTr="00C82BF1">
        <w:trPr>
          <w:jc w:val="center"/>
        </w:trPr>
        <w:tc>
          <w:tcPr>
            <w:tcW w:w="2336" w:type="dxa"/>
            <w:vMerge/>
            <w:tcBorders>
              <w:left w:val="single" w:sz="4" w:space="0" w:color="auto"/>
              <w:bottom w:val="single" w:sz="4" w:space="0" w:color="auto"/>
              <w:right w:val="single" w:sz="4" w:space="0" w:color="auto"/>
            </w:tcBorders>
          </w:tcPr>
          <w:p w14:paraId="0D1A4422" w14:textId="77777777" w:rsidR="00CB19FC" w:rsidRDefault="00CB19FC" w:rsidP="00C82BF1">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3B480F4" w14:textId="77777777" w:rsidR="00CB19FC" w:rsidRDefault="00CB19FC" w:rsidP="00C82BF1">
            <w:pPr>
              <w:keepNext/>
              <w:keepLines/>
              <w:spacing w:after="0"/>
              <w:jc w:val="center"/>
              <w:rPr>
                <w:rFonts w:ascii="Arial" w:eastAsia="宋体" w:hAnsi="Arial"/>
                <w:b/>
                <w:sz w:val="18"/>
              </w:rPr>
            </w:pPr>
            <w:r w:rsidRPr="00A20126">
              <w:rPr>
                <w:rFonts w:ascii="Arial" w:eastAsia="宋体" w:hAnsi="Arial"/>
                <w:b/>
                <w:sz w:val="18"/>
              </w:rPr>
              <w:t>Component band in order of bands in configuration</w:t>
            </w:r>
            <w:r w:rsidRPr="00A20126">
              <w:rPr>
                <w:rFonts w:ascii="Arial" w:eastAsia="宋体" w:hAnsi="Arial"/>
                <w:b/>
                <w:sz w:val="18"/>
                <w:vertAlign w:val="superscript"/>
              </w:rPr>
              <w:t>9</w:t>
            </w:r>
          </w:p>
        </w:tc>
      </w:tr>
      <w:tr w:rsidR="00CB19FC" w14:paraId="7FAB0643" w14:textId="77777777" w:rsidTr="00C82BF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A38A2B0" w14:textId="77777777" w:rsidR="00CB19FC" w:rsidRDefault="00CB19FC" w:rsidP="00C82BF1">
            <w:pPr>
              <w:keepNext/>
              <w:keepLines/>
              <w:spacing w:after="0"/>
              <w:jc w:val="center"/>
              <w:rPr>
                <w:rFonts w:ascii="Arial" w:eastAsia="宋体" w:hAnsi="Arial"/>
                <w:sz w:val="18"/>
                <w:lang w:val="en-US" w:eastAsia="zh-CN"/>
              </w:rPr>
            </w:pPr>
            <w:r w:rsidRPr="001E03B0">
              <w:rPr>
                <w:rFonts w:ascii="Arial" w:eastAsia="等线" w:hAnsi="Arial"/>
                <w:sz w:val="18"/>
                <w:lang w:eastAsia="zh-CN"/>
              </w:rPr>
              <w:t>CA_n25-n41-n85</w:t>
            </w:r>
          </w:p>
        </w:tc>
        <w:tc>
          <w:tcPr>
            <w:tcW w:w="1968" w:type="dxa"/>
            <w:tcBorders>
              <w:top w:val="single" w:sz="4" w:space="0" w:color="auto"/>
              <w:left w:val="single" w:sz="4" w:space="0" w:color="auto"/>
              <w:bottom w:val="single" w:sz="4" w:space="0" w:color="auto"/>
              <w:right w:val="single" w:sz="4" w:space="0" w:color="auto"/>
            </w:tcBorders>
            <w:vAlign w:val="center"/>
          </w:tcPr>
          <w:p w14:paraId="29C60DC9" w14:textId="77777777" w:rsidR="00CB19FC" w:rsidRDefault="00CB19FC" w:rsidP="00C82BF1">
            <w:pPr>
              <w:keepNext/>
              <w:keepLines/>
              <w:spacing w:after="0"/>
              <w:jc w:val="center"/>
              <w:rPr>
                <w:rFonts w:ascii="Arial" w:eastAsia="宋体" w:hAnsi="Arial"/>
                <w:sz w:val="18"/>
                <w:lang w:val="en-US" w:eastAsia="zh-CN"/>
              </w:rPr>
            </w:pPr>
            <w:r>
              <w:rPr>
                <w:rFonts w:ascii="Arial" w:eastAsia="等线"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E0B9550" w14:textId="77777777" w:rsidR="00CB19FC" w:rsidRDefault="00CB19FC" w:rsidP="00C82BF1">
            <w:pPr>
              <w:keepNext/>
              <w:keepLines/>
              <w:spacing w:after="0"/>
              <w:jc w:val="center"/>
              <w:rPr>
                <w:rFonts w:ascii="Arial" w:eastAsia="宋体" w:hAnsi="Arial"/>
                <w:sz w:val="18"/>
                <w:lang w:val="en-US" w:eastAsia="zh-CN"/>
              </w:rPr>
            </w:pPr>
            <w:r>
              <w:rPr>
                <w:rFonts w:ascii="Arial" w:eastAsia="等线" w:hAnsi="Arial" w:cs="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D6BE7DF" w14:textId="77777777" w:rsidR="00CB19FC" w:rsidRDefault="00CB19FC" w:rsidP="00C82BF1">
            <w:pPr>
              <w:keepNext/>
              <w:keepLines/>
              <w:spacing w:after="0"/>
              <w:jc w:val="center"/>
              <w:rPr>
                <w:rFonts w:ascii="Arial" w:eastAsia="宋体" w:hAnsi="Arial"/>
                <w:sz w:val="18"/>
                <w:lang w:val="en-US" w:eastAsia="zh-CN"/>
              </w:rPr>
            </w:pPr>
            <w:r>
              <w:rPr>
                <w:rFonts w:ascii="Arial" w:eastAsia="宋体" w:hAnsi="Arial" w:hint="eastAsia"/>
                <w:sz w:val="18"/>
                <w:lang w:val="en-US" w:eastAsia="zh-CN"/>
              </w:rPr>
              <w:t>0.</w:t>
            </w:r>
            <w:r>
              <w:rPr>
                <w:rFonts w:ascii="Arial" w:eastAsia="宋体" w:hAnsi="Arial"/>
                <w:sz w:val="18"/>
                <w:lang w:val="en-US" w:eastAsia="zh-CN"/>
              </w:rPr>
              <w:t>3</w:t>
            </w:r>
          </w:p>
        </w:tc>
      </w:tr>
      <w:tr w:rsidR="00CB19FC" w14:paraId="14267A32" w14:textId="77777777" w:rsidTr="00C82BF1">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5F1C37A4" w14:textId="77777777" w:rsidR="00CB19FC" w:rsidRPr="00A20126" w:rsidRDefault="00CB19FC" w:rsidP="00C82BF1">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A20126">
              <w:rPr>
                <w:rFonts w:ascii="Arial" w:hAnsi="Arial"/>
                <w:sz w:val="18"/>
                <w:lang w:eastAsia="ja-JP"/>
              </w:rPr>
              <w:t>:</w:t>
            </w:r>
            <w:r w:rsidRPr="00A20126">
              <w:rPr>
                <w:rFonts w:ascii="Arial" w:hAnsi="Arial"/>
                <w:sz w:val="18"/>
                <w:lang w:eastAsia="ja-JP"/>
              </w:rPr>
              <w:tab/>
              <w:t>“-” denotes ΔT</w:t>
            </w:r>
            <w:r w:rsidRPr="00A20126">
              <w:rPr>
                <w:rFonts w:ascii="Arial" w:hAnsi="Arial"/>
                <w:sz w:val="18"/>
                <w:vertAlign w:val="subscript"/>
                <w:lang w:eastAsia="ja-JP"/>
              </w:rPr>
              <w:t>IB,c</w:t>
            </w:r>
            <w:r w:rsidRPr="00A20126">
              <w:rPr>
                <w:rFonts w:ascii="Arial" w:hAnsi="Arial"/>
                <w:sz w:val="18"/>
                <w:lang w:eastAsia="ja-JP"/>
              </w:rPr>
              <w:t xml:space="preserve"> = 0.</w:t>
            </w:r>
          </w:p>
          <w:p w14:paraId="588F7FCB" w14:textId="77777777" w:rsidR="00CB19FC" w:rsidRDefault="00CB19FC" w:rsidP="00C82BF1">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A20126">
              <w:rPr>
                <w:rFonts w:ascii="Arial" w:eastAsia="等线" w:hAnsi="Arial"/>
                <w:sz w:val="18"/>
              </w:rPr>
              <w:t>:</w:t>
            </w:r>
            <w:r w:rsidRPr="00A20126">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A20126">
              <w:rPr>
                <w:rFonts w:ascii="Arial" w:eastAsia="等线" w:hAnsi="Arial"/>
                <w:sz w:val="18"/>
              </w:rPr>
              <w:t xml:space="preserve"> the band order from left to right is n1</w:t>
            </w:r>
            <w:r>
              <w:rPr>
                <w:rFonts w:ascii="Arial" w:eastAsia="等线" w:hAnsi="Arial"/>
                <w:sz w:val="18"/>
              </w:rPr>
              <w:t>, n3</w:t>
            </w:r>
            <w:r w:rsidRPr="00A20126">
              <w:rPr>
                <w:rFonts w:ascii="Arial" w:eastAsia="等线" w:hAnsi="Arial"/>
                <w:sz w:val="18"/>
              </w:rPr>
              <w:t xml:space="preserve"> and n</w:t>
            </w:r>
            <w:r>
              <w:rPr>
                <w:rFonts w:ascii="Arial" w:eastAsia="等线" w:hAnsi="Arial"/>
                <w:sz w:val="18"/>
              </w:rPr>
              <w:t>5</w:t>
            </w:r>
            <w:r w:rsidRPr="00A20126">
              <w:rPr>
                <w:rFonts w:ascii="Arial" w:eastAsia="等线" w:hAnsi="Arial"/>
                <w:sz w:val="18"/>
              </w:rPr>
              <w:t>.</w:t>
            </w:r>
          </w:p>
        </w:tc>
      </w:tr>
    </w:tbl>
    <w:p w14:paraId="232A95C6" w14:textId="31EC566C" w:rsidR="00CB19FC" w:rsidRDefault="00CB19FC" w:rsidP="00CB19FC">
      <w:pPr>
        <w:pStyle w:val="TH"/>
        <w:rPr>
          <w:rFonts w:cs="Arial"/>
        </w:rPr>
      </w:pPr>
      <w:r>
        <w:rPr>
          <w:rFonts w:cs="Arial"/>
        </w:rPr>
        <w:t>Table 5.39.1.3-2: ΔR</w:t>
      </w:r>
      <w:r w:rsidRPr="00AC4AB0">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41"/>
        <w:gridCol w:w="1948"/>
        <w:gridCol w:w="1948"/>
        <w:gridCol w:w="1949"/>
      </w:tblGrid>
      <w:tr w:rsidR="00CB19FC" w:rsidRPr="00F92868" w14:paraId="0B29BEE0" w14:textId="77777777" w:rsidTr="00C82BF1">
        <w:trPr>
          <w:trHeight w:val="187"/>
          <w:jc w:val="center"/>
        </w:trPr>
        <w:tc>
          <w:tcPr>
            <w:tcW w:w="1741" w:type="dxa"/>
            <w:vMerge w:val="restart"/>
          </w:tcPr>
          <w:p w14:paraId="33C09CF4" w14:textId="77777777" w:rsidR="00CB19FC" w:rsidRPr="00F92868" w:rsidRDefault="00CB19FC" w:rsidP="00C82BF1">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7F52162D" w14:textId="77777777" w:rsidR="00CB19FC" w:rsidRPr="00F92868" w:rsidRDefault="00CB19FC" w:rsidP="00C82BF1">
            <w:pPr>
              <w:keepNext/>
              <w:keepLines/>
              <w:spacing w:after="0"/>
              <w:jc w:val="center"/>
              <w:rPr>
                <w:rFonts w:ascii="Arial" w:eastAsia="等线" w:hAnsi="Arial"/>
                <w:b/>
                <w:sz w:val="18"/>
              </w:rPr>
            </w:pPr>
            <w:r w:rsidRPr="00A20126">
              <w:rPr>
                <w:rFonts w:ascii="Arial" w:eastAsia="等线" w:hAnsi="Arial"/>
                <w:b/>
                <w:sz w:val="18"/>
              </w:rPr>
              <w:t>ΔR</w:t>
            </w:r>
            <w:r w:rsidRPr="00A20126">
              <w:rPr>
                <w:rFonts w:ascii="Arial" w:eastAsia="等线" w:hAnsi="Arial"/>
                <w:b/>
                <w:sz w:val="18"/>
                <w:vertAlign w:val="subscript"/>
              </w:rPr>
              <w:t>IB,c</w:t>
            </w:r>
            <w:r w:rsidRPr="00A20126">
              <w:rPr>
                <w:rFonts w:ascii="Arial" w:eastAsia="等线" w:hAnsi="Arial"/>
                <w:b/>
                <w:sz w:val="18"/>
              </w:rPr>
              <w:t xml:space="preserve"> for NR bands (dB)</w:t>
            </w:r>
            <w:r w:rsidRPr="00A20126">
              <w:rPr>
                <w:rFonts w:ascii="Arial" w:eastAsia="等线" w:hAnsi="Arial"/>
                <w:b/>
                <w:sz w:val="18"/>
                <w:vertAlign w:val="superscript"/>
              </w:rPr>
              <w:t>9</w:t>
            </w:r>
          </w:p>
        </w:tc>
      </w:tr>
      <w:tr w:rsidR="00CB19FC" w:rsidRPr="00F92868" w14:paraId="704D9C6B" w14:textId="77777777" w:rsidTr="00C82BF1">
        <w:trPr>
          <w:trHeight w:val="187"/>
          <w:jc w:val="center"/>
        </w:trPr>
        <w:tc>
          <w:tcPr>
            <w:tcW w:w="1741" w:type="dxa"/>
            <w:vMerge/>
            <w:tcBorders>
              <w:bottom w:val="single" w:sz="4" w:space="0" w:color="auto"/>
            </w:tcBorders>
          </w:tcPr>
          <w:p w14:paraId="5B8C5B09" w14:textId="77777777" w:rsidR="00CB19FC" w:rsidRPr="00F92868" w:rsidRDefault="00CB19FC" w:rsidP="00C82BF1">
            <w:pPr>
              <w:keepNext/>
              <w:keepLines/>
              <w:spacing w:after="0"/>
              <w:jc w:val="center"/>
              <w:rPr>
                <w:rFonts w:ascii="Arial" w:eastAsia="等线" w:hAnsi="Arial"/>
                <w:b/>
                <w:sz w:val="18"/>
              </w:rPr>
            </w:pPr>
          </w:p>
        </w:tc>
        <w:tc>
          <w:tcPr>
            <w:tcW w:w="5845" w:type="dxa"/>
            <w:gridSpan w:val="3"/>
            <w:vAlign w:val="center"/>
          </w:tcPr>
          <w:p w14:paraId="328D42EF" w14:textId="77777777" w:rsidR="00CB19FC" w:rsidRPr="00F92868" w:rsidRDefault="00CB19FC" w:rsidP="00C82BF1">
            <w:pPr>
              <w:keepNext/>
              <w:keepLines/>
              <w:spacing w:after="0"/>
              <w:jc w:val="center"/>
              <w:rPr>
                <w:rFonts w:ascii="Arial" w:eastAsia="等线" w:hAnsi="Arial"/>
                <w:b/>
                <w:sz w:val="18"/>
              </w:rPr>
            </w:pPr>
            <w:r w:rsidRPr="00A20126">
              <w:rPr>
                <w:rFonts w:ascii="Arial" w:eastAsia="等线" w:hAnsi="Arial"/>
                <w:b/>
                <w:sz w:val="18"/>
              </w:rPr>
              <w:t>Component band in order of bands in configuration</w:t>
            </w:r>
            <w:r w:rsidRPr="00A20126">
              <w:rPr>
                <w:rFonts w:ascii="Arial" w:eastAsia="等线" w:hAnsi="Arial"/>
                <w:b/>
                <w:sz w:val="18"/>
                <w:vertAlign w:val="superscript"/>
              </w:rPr>
              <w:t>10</w:t>
            </w:r>
          </w:p>
        </w:tc>
      </w:tr>
      <w:tr w:rsidR="00CB19FC" w:rsidRPr="00F92868" w14:paraId="420BE8B8" w14:textId="77777777" w:rsidTr="00C82BF1">
        <w:trPr>
          <w:trHeight w:val="187"/>
          <w:jc w:val="center"/>
        </w:trPr>
        <w:tc>
          <w:tcPr>
            <w:tcW w:w="1741" w:type="dxa"/>
            <w:shd w:val="clear" w:color="auto" w:fill="auto"/>
          </w:tcPr>
          <w:p w14:paraId="6C76ADA7" w14:textId="77777777" w:rsidR="00CB19FC" w:rsidRPr="00F92868" w:rsidRDefault="00CB19FC" w:rsidP="00C82BF1">
            <w:pPr>
              <w:keepNext/>
              <w:keepLines/>
              <w:spacing w:after="0"/>
              <w:jc w:val="center"/>
              <w:rPr>
                <w:rFonts w:ascii="Arial" w:eastAsia="等线" w:hAnsi="Arial"/>
                <w:sz w:val="18"/>
              </w:rPr>
            </w:pPr>
            <w:r w:rsidRPr="00C8045A">
              <w:rPr>
                <w:rFonts w:eastAsia="宋体"/>
                <w:lang w:eastAsia="zh-CN"/>
              </w:rPr>
              <w:t>CA_n25-n41-n85</w:t>
            </w:r>
          </w:p>
        </w:tc>
        <w:tc>
          <w:tcPr>
            <w:tcW w:w="1948" w:type="dxa"/>
            <w:vAlign w:val="center"/>
          </w:tcPr>
          <w:p w14:paraId="1FF0D861" w14:textId="77777777" w:rsidR="00CB19FC" w:rsidRPr="00F92868" w:rsidRDefault="00CB19FC" w:rsidP="00C82BF1">
            <w:pPr>
              <w:keepNext/>
              <w:keepLines/>
              <w:spacing w:after="0"/>
              <w:jc w:val="center"/>
              <w:rPr>
                <w:rFonts w:ascii="Arial" w:eastAsia="等线" w:hAnsi="Arial"/>
                <w:sz w:val="18"/>
                <w:lang w:eastAsia="zh-CN"/>
              </w:rPr>
            </w:pPr>
            <w:r>
              <w:rPr>
                <w:rFonts w:ascii="Arial" w:eastAsia="等线" w:hAnsi="Arial" w:hint="eastAsia"/>
                <w:color w:val="000000"/>
                <w:sz w:val="18"/>
                <w:lang w:val="en-US" w:eastAsia="zh-CN"/>
              </w:rPr>
              <w:t>-</w:t>
            </w:r>
          </w:p>
        </w:tc>
        <w:tc>
          <w:tcPr>
            <w:tcW w:w="1948" w:type="dxa"/>
            <w:vAlign w:val="center"/>
          </w:tcPr>
          <w:p w14:paraId="75A9CCB0" w14:textId="77777777" w:rsidR="00CB19FC" w:rsidRPr="00F92868" w:rsidRDefault="00CB19FC" w:rsidP="00C82BF1">
            <w:pPr>
              <w:keepNext/>
              <w:keepLines/>
              <w:spacing w:after="0"/>
              <w:jc w:val="center"/>
              <w:rPr>
                <w:rFonts w:ascii="Arial" w:eastAsia="等线" w:hAnsi="Arial"/>
                <w:sz w:val="18"/>
                <w:lang w:eastAsia="zh-CN"/>
              </w:rPr>
            </w:pPr>
            <w:r>
              <w:rPr>
                <w:rFonts w:ascii="Arial" w:eastAsia="等线" w:hAnsi="Arial"/>
                <w:sz w:val="18"/>
                <w:lang w:eastAsia="zh-CN"/>
              </w:rPr>
              <w:t>-</w:t>
            </w:r>
          </w:p>
        </w:tc>
        <w:tc>
          <w:tcPr>
            <w:tcW w:w="1949" w:type="dxa"/>
            <w:vAlign w:val="center"/>
          </w:tcPr>
          <w:p w14:paraId="0E1E78C5" w14:textId="77777777" w:rsidR="00CB19FC" w:rsidRPr="00F92868" w:rsidRDefault="00CB19FC" w:rsidP="00C82BF1">
            <w:pPr>
              <w:keepNext/>
              <w:keepLines/>
              <w:spacing w:after="0"/>
              <w:jc w:val="center"/>
              <w:rPr>
                <w:rFonts w:ascii="Arial" w:eastAsia="等线" w:hAnsi="Arial"/>
                <w:sz w:val="18"/>
                <w:lang w:eastAsia="zh-CN"/>
              </w:rPr>
            </w:pPr>
            <w:r>
              <w:rPr>
                <w:rFonts w:ascii="Arial" w:eastAsia="等线" w:hAnsi="Arial"/>
                <w:color w:val="000000"/>
                <w:sz w:val="18"/>
                <w:lang w:val="en-US" w:eastAsia="zh-CN"/>
              </w:rPr>
              <w:t>-</w:t>
            </w:r>
          </w:p>
        </w:tc>
      </w:tr>
      <w:tr w:rsidR="00CB19FC" w:rsidRPr="00F92868" w14:paraId="3DFCE8E4" w14:textId="77777777" w:rsidTr="00C82BF1">
        <w:trPr>
          <w:trHeight w:val="187"/>
          <w:jc w:val="center"/>
        </w:trPr>
        <w:tc>
          <w:tcPr>
            <w:tcW w:w="7586" w:type="dxa"/>
            <w:gridSpan w:val="4"/>
            <w:tcBorders>
              <w:bottom w:val="single" w:sz="4" w:space="0" w:color="auto"/>
            </w:tcBorders>
            <w:shd w:val="clear" w:color="auto" w:fill="auto"/>
          </w:tcPr>
          <w:p w14:paraId="5DEBBBCD" w14:textId="77777777" w:rsidR="00CB19FC" w:rsidRPr="00A20126" w:rsidRDefault="00CB19FC" w:rsidP="00C82BF1">
            <w:pPr>
              <w:keepLines/>
              <w:spacing w:after="0"/>
              <w:ind w:left="870" w:hanging="870"/>
              <w:rPr>
                <w:rFonts w:eastAsia="等线" w:cs="Arial"/>
                <w:lang w:eastAsia="ja-JP"/>
              </w:rPr>
            </w:pPr>
            <w:r w:rsidRPr="00A20126">
              <w:rPr>
                <w:rFonts w:ascii="Arial" w:eastAsia="等线" w:hAnsi="Arial" w:cs="Arial"/>
                <w:sz w:val="18"/>
                <w:lang w:eastAsia="ja-JP"/>
              </w:rPr>
              <w:t>NOTE 9:</w:t>
            </w:r>
            <w:r w:rsidRPr="00A20126">
              <w:rPr>
                <w:rFonts w:ascii="Arial" w:eastAsia="等线" w:hAnsi="Arial" w:cs="Arial"/>
                <w:sz w:val="18"/>
                <w:lang w:eastAsia="ja-JP"/>
              </w:rPr>
              <w:tab/>
              <w:t xml:space="preserve"> “-” denotes ΔR</w:t>
            </w:r>
            <w:r w:rsidRPr="00A20126">
              <w:rPr>
                <w:rFonts w:ascii="Arial" w:eastAsia="等线" w:hAnsi="Arial" w:cs="Arial"/>
                <w:sz w:val="18"/>
                <w:vertAlign w:val="subscript"/>
                <w:lang w:eastAsia="ja-JP"/>
              </w:rPr>
              <w:t>IB,c</w:t>
            </w:r>
            <w:r w:rsidRPr="00A20126">
              <w:rPr>
                <w:rFonts w:ascii="Arial" w:eastAsia="等线" w:hAnsi="Arial" w:cs="Arial"/>
                <w:sz w:val="18"/>
                <w:lang w:eastAsia="ja-JP"/>
              </w:rPr>
              <w:t xml:space="preserve"> = 0.</w:t>
            </w:r>
          </w:p>
          <w:p w14:paraId="379082F6" w14:textId="77777777" w:rsidR="00CB19FC" w:rsidRDefault="00CB19FC" w:rsidP="00C82BF1">
            <w:pPr>
              <w:keepLines/>
              <w:spacing w:after="0"/>
              <w:ind w:left="870" w:hanging="870"/>
              <w:rPr>
                <w:rFonts w:ascii="Arial" w:eastAsia="等线" w:hAnsi="Arial"/>
                <w:color w:val="000000"/>
                <w:sz w:val="18"/>
                <w:lang w:val="en-US" w:eastAsia="zh-CN"/>
              </w:rPr>
            </w:pPr>
            <w:r w:rsidRPr="00A20126">
              <w:rPr>
                <w:rFonts w:ascii="Arial" w:eastAsia="等线" w:hAnsi="Arial" w:cs="Arial"/>
                <w:sz w:val="18"/>
                <w:lang w:eastAsia="ja-JP"/>
              </w:rPr>
              <w:t>NOTE 10:</w:t>
            </w:r>
            <w:r w:rsidRPr="00A20126">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A20126">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A20126">
              <w:rPr>
                <w:rFonts w:ascii="Arial" w:eastAsia="等线" w:hAnsi="Arial" w:cs="Arial"/>
                <w:sz w:val="18"/>
                <w:lang w:eastAsia="ja-JP"/>
              </w:rPr>
              <w:t>.</w:t>
            </w:r>
          </w:p>
        </w:tc>
      </w:tr>
    </w:tbl>
    <w:p w14:paraId="2A7F3E48" w14:textId="579F05D0" w:rsidR="00CB19FC" w:rsidRPr="00F937E3" w:rsidRDefault="00CB19FC" w:rsidP="00CB19FC">
      <w:pPr>
        <w:pStyle w:val="31"/>
      </w:pPr>
      <w:bookmarkStart w:id="436" w:name="_Toc136288385"/>
      <w:r>
        <w:lastRenderedPageBreak/>
        <w:t>5.39.2</w:t>
      </w:r>
      <w:r>
        <w:tab/>
        <w:t>Specific for 2 bands UL CA</w:t>
      </w:r>
      <w:bookmarkEnd w:id="436"/>
    </w:p>
    <w:p w14:paraId="6E85269F" w14:textId="02CA0729" w:rsidR="00CB19FC" w:rsidRDefault="00CB19FC" w:rsidP="00CB19FC">
      <w:pPr>
        <w:pStyle w:val="41"/>
      </w:pPr>
      <w:bookmarkStart w:id="437" w:name="_Toc136288386"/>
      <w:r>
        <w:rPr>
          <w:rFonts w:hint="eastAsia"/>
        </w:rPr>
        <w:t>5.</w:t>
      </w:r>
      <w:r>
        <w:t>39</w:t>
      </w:r>
      <w:r>
        <w:rPr>
          <w:rFonts w:hint="eastAsia"/>
        </w:rPr>
        <w:t>.</w:t>
      </w:r>
      <w:r>
        <w:t>2.1</w:t>
      </w:r>
      <w:r>
        <w:tab/>
      </w:r>
      <w:r>
        <w:rPr>
          <w:rFonts w:hint="eastAsia"/>
        </w:rPr>
        <w:t>UE co-existence studies</w:t>
      </w:r>
      <w:bookmarkEnd w:id="437"/>
    </w:p>
    <w:p w14:paraId="05279322" w14:textId="77777777" w:rsidR="00CB19FC" w:rsidRPr="00F31DF3" w:rsidRDefault="00CB19FC" w:rsidP="00CB19FC">
      <w:pPr>
        <w:pStyle w:val="af1"/>
        <w:rPr>
          <w:rFonts w:cstheme="minorHAnsi"/>
          <w:szCs w:val="21"/>
          <w:lang w:eastAsia="ja-JP"/>
        </w:rPr>
      </w:pPr>
      <w:r>
        <w:rPr>
          <w:rFonts w:hint="eastAsia"/>
        </w:rPr>
        <w:t>UE co-existence</w:t>
      </w:r>
      <w:r>
        <w:t xml:space="preserve"> has been already studied for 2DL/1UL fallback combinations such as CA n25-n41, CA_n25-n85 and n41-n85 and the impact of harmonic interference has been clarified.</w:t>
      </w:r>
      <w:r>
        <w:rPr>
          <w:rFonts w:asciiTheme="minorEastAsia" w:hAnsiTheme="minorEastAsia" w:hint="eastAsia"/>
          <w:lang w:eastAsia="ja-JP"/>
        </w:rPr>
        <w:t xml:space="preserve"> </w:t>
      </w:r>
      <w:r>
        <w:rPr>
          <w:rFonts w:cstheme="minorHAnsi"/>
          <w:szCs w:val="21"/>
          <w:lang w:eastAsia="zh-TW"/>
        </w:rPr>
        <w:t>T</w:t>
      </w:r>
      <w:r w:rsidRPr="00F31DF3">
        <w:rPr>
          <w:rFonts w:cstheme="minorHAnsi"/>
          <w:szCs w:val="21"/>
          <w:lang w:eastAsia="zh-CN"/>
        </w:rPr>
        <w:t xml:space="preserve">he </w:t>
      </w:r>
      <w:r w:rsidRPr="00F31DF3">
        <w:rPr>
          <w:rFonts w:cstheme="minorHAnsi"/>
          <w:szCs w:val="21"/>
          <w:lang w:eastAsia="ja-JP"/>
        </w:rPr>
        <w:t>own Rx impact of the 3</w:t>
      </w:r>
      <w:r w:rsidRPr="00F31DF3">
        <w:rPr>
          <w:rFonts w:cstheme="minorHAnsi"/>
          <w:szCs w:val="21"/>
          <w:vertAlign w:val="superscript"/>
          <w:lang w:eastAsia="ja-JP"/>
        </w:rPr>
        <w:t>rd</w:t>
      </w:r>
      <w:r w:rsidRPr="00F31DF3">
        <w:rPr>
          <w:rFonts w:cstheme="minorHAnsi"/>
          <w:szCs w:val="21"/>
          <w:lang w:eastAsia="ja-JP"/>
        </w:rPr>
        <w:t xml:space="preserve"> band is </w:t>
      </w:r>
      <w:r w:rsidRPr="00F31DF3">
        <w:rPr>
          <w:rFonts w:cstheme="minorHAnsi"/>
          <w:szCs w:val="21"/>
          <w:lang w:eastAsia="zh-CN"/>
        </w:rPr>
        <w:t xml:space="preserve">shown as </w:t>
      </w:r>
      <w:r w:rsidRPr="00F31DF3">
        <w:rPr>
          <w:rFonts w:cstheme="minorHAnsi"/>
          <w:szCs w:val="21"/>
          <w:lang w:eastAsia="ja-JP"/>
        </w:rPr>
        <w:t>the followings</w:t>
      </w:r>
      <w:r>
        <w:rPr>
          <w:rFonts w:cstheme="minorHAnsi"/>
          <w:szCs w:val="21"/>
          <w:lang w:eastAsia="ja-JP"/>
        </w:rPr>
        <w:t>:</w:t>
      </w:r>
    </w:p>
    <w:p w14:paraId="5A442C15" w14:textId="77777777" w:rsidR="00CB19FC" w:rsidRPr="00F31DF3" w:rsidRDefault="00CB19FC" w:rsidP="00CB19FC">
      <w:pPr>
        <w:pStyle w:val="af1"/>
        <w:rPr>
          <w:rFonts w:cstheme="minorHAnsi"/>
          <w:szCs w:val="21"/>
          <w:lang w:eastAsia="ja-JP"/>
        </w:rPr>
      </w:pPr>
    </w:p>
    <w:p w14:paraId="045C0C55" w14:textId="77777777" w:rsidR="00CB19FC" w:rsidRPr="00B11D45" w:rsidRDefault="00CB19FC" w:rsidP="00CB19FC">
      <w:pPr>
        <w:overflowPunct w:val="0"/>
        <w:autoSpaceDE w:val="0"/>
        <w:autoSpaceDN w:val="0"/>
        <w:adjustRightInd w:val="0"/>
        <w:ind w:leftChars="180" w:left="658" w:hangingChars="149" w:hanging="298"/>
        <w:textAlignment w:val="baseline"/>
        <w:rPr>
          <w:rFonts w:eastAsia="宋体" w:cstheme="minorHAnsi"/>
          <w:szCs w:val="21"/>
        </w:rPr>
      </w:pPr>
      <w:r w:rsidRPr="005315A5">
        <w:rPr>
          <w:rFonts w:eastAsia="Times New Roman"/>
          <w:iCs/>
        </w:rPr>
        <w:t xml:space="preserve">–   </w:t>
      </w:r>
      <w:r>
        <w:rPr>
          <w:rFonts w:cstheme="minorHAnsi"/>
          <w:szCs w:val="21"/>
          <w:lang w:eastAsia="ko-KR"/>
        </w:rPr>
        <w:t>2</w:t>
      </w:r>
      <w:r w:rsidRPr="00386F2D">
        <w:rPr>
          <w:rFonts w:cstheme="minorHAnsi"/>
          <w:szCs w:val="21"/>
          <w:vertAlign w:val="superscript"/>
          <w:lang w:eastAsia="ko-KR"/>
        </w:rPr>
        <w:t>nd</w:t>
      </w:r>
      <w:r>
        <w:rPr>
          <w:rFonts w:cstheme="minorHAnsi"/>
          <w:szCs w:val="21"/>
          <w:lang w:eastAsia="ko-KR"/>
        </w:rPr>
        <w:t xml:space="preserve"> </w:t>
      </w:r>
      <w:r w:rsidRPr="00F31DF3">
        <w:rPr>
          <w:rFonts w:cstheme="minorHAnsi"/>
          <w:szCs w:val="21"/>
          <w:lang w:eastAsia="ko-KR"/>
        </w:rPr>
        <w:t>and 5</w:t>
      </w:r>
      <w:r w:rsidRPr="00386F2D">
        <w:rPr>
          <w:rFonts w:cstheme="minorHAnsi"/>
          <w:szCs w:val="21"/>
          <w:vertAlign w:val="superscript"/>
          <w:lang w:eastAsia="ko-KR"/>
        </w:rPr>
        <w:t>th</w:t>
      </w:r>
      <w:r>
        <w:rPr>
          <w:rFonts w:cstheme="minorHAnsi"/>
          <w:szCs w:val="21"/>
          <w:lang w:eastAsia="ko-KR"/>
        </w:rPr>
        <w:t xml:space="preserve"> </w:t>
      </w:r>
      <w:r w:rsidRPr="00F31DF3">
        <w:rPr>
          <w:rFonts w:cstheme="minorHAnsi"/>
          <w:szCs w:val="21"/>
          <w:lang w:eastAsia="ko-KR"/>
        </w:rPr>
        <w:t xml:space="preserve">order IMD generated by dual uplink of Band </w:t>
      </w:r>
      <w:r>
        <w:rPr>
          <w:rFonts w:eastAsia="宋体" w:cstheme="minorHAnsi"/>
          <w:szCs w:val="21"/>
        </w:rPr>
        <w:t>n25</w:t>
      </w:r>
      <w:r w:rsidRPr="00F31DF3">
        <w:rPr>
          <w:rFonts w:cstheme="minorHAnsi"/>
          <w:szCs w:val="21"/>
          <w:lang w:eastAsia="ko-KR"/>
        </w:rPr>
        <w:t xml:space="preserve"> + Band n</w:t>
      </w:r>
      <w:r>
        <w:rPr>
          <w:rFonts w:eastAsia="宋体" w:cstheme="minorHAnsi"/>
          <w:szCs w:val="21"/>
        </w:rPr>
        <w:t>41</w:t>
      </w:r>
      <w:r w:rsidRPr="00F31DF3">
        <w:rPr>
          <w:rFonts w:cstheme="minorHAnsi"/>
          <w:szCs w:val="21"/>
          <w:lang w:eastAsia="ko-KR"/>
        </w:rPr>
        <w:t xml:space="preserve"> may fall into own Rx of </w:t>
      </w:r>
      <w:r w:rsidRPr="00F31DF3">
        <w:rPr>
          <w:rFonts w:eastAsia="宋体" w:cstheme="minorHAnsi"/>
          <w:szCs w:val="21"/>
        </w:rPr>
        <w:t>B</w:t>
      </w:r>
      <w:r w:rsidRPr="00F31DF3">
        <w:rPr>
          <w:rFonts w:cstheme="minorHAnsi"/>
          <w:szCs w:val="21"/>
          <w:lang w:eastAsia="ko-KR"/>
        </w:rPr>
        <w:t xml:space="preserve">and </w:t>
      </w:r>
      <w:r>
        <w:rPr>
          <w:rFonts w:eastAsia="宋体" w:cstheme="minorHAnsi"/>
          <w:szCs w:val="21"/>
        </w:rPr>
        <w:t>n85.</w:t>
      </w:r>
    </w:p>
    <w:p w14:paraId="5A51BF2A" w14:textId="77777777" w:rsidR="00CB19FC" w:rsidRPr="00B11D45" w:rsidRDefault="00CB19FC" w:rsidP="00CB19FC">
      <w:pPr>
        <w:overflowPunct w:val="0"/>
        <w:autoSpaceDE w:val="0"/>
        <w:autoSpaceDN w:val="0"/>
        <w:adjustRightInd w:val="0"/>
        <w:ind w:leftChars="180" w:left="658" w:hangingChars="149" w:hanging="298"/>
        <w:textAlignment w:val="baseline"/>
        <w:rPr>
          <w:rFonts w:cstheme="minorHAnsi"/>
          <w:szCs w:val="21"/>
          <w:lang w:eastAsia="ko-KR"/>
        </w:rPr>
      </w:pPr>
      <w:r w:rsidRPr="005315A5">
        <w:rPr>
          <w:rFonts w:eastAsia="Times New Roman"/>
          <w:iCs/>
        </w:rPr>
        <w:t xml:space="preserve">–   </w:t>
      </w:r>
      <w:r w:rsidRPr="00B11D45">
        <w:rPr>
          <w:rFonts w:cstheme="minorHAnsi"/>
          <w:szCs w:val="21"/>
          <w:lang w:eastAsia="ko-KR"/>
        </w:rPr>
        <w:t>2</w:t>
      </w:r>
      <w:r w:rsidRPr="00386F2D">
        <w:rPr>
          <w:rFonts w:cstheme="minorHAnsi"/>
          <w:szCs w:val="21"/>
          <w:vertAlign w:val="superscript"/>
          <w:lang w:eastAsia="ko-KR"/>
        </w:rPr>
        <w:t>nd</w:t>
      </w:r>
      <w:r>
        <w:rPr>
          <w:rFonts w:cstheme="minorHAnsi"/>
          <w:szCs w:val="21"/>
          <w:lang w:eastAsia="ko-KR"/>
        </w:rPr>
        <w:t xml:space="preserve"> </w:t>
      </w:r>
      <w:r w:rsidRPr="00B11D45">
        <w:rPr>
          <w:rFonts w:cstheme="minorHAnsi"/>
          <w:szCs w:val="21"/>
          <w:lang w:eastAsia="ko-KR"/>
        </w:rPr>
        <w:t xml:space="preserve">order IMD generated by dual uplink of Band </w:t>
      </w:r>
      <w:r>
        <w:rPr>
          <w:rFonts w:eastAsia="宋体" w:cstheme="minorHAnsi"/>
          <w:szCs w:val="21"/>
        </w:rPr>
        <w:t>n25</w:t>
      </w:r>
      <w:r w:rsidRPr="00B11D45">
        <w:rPr>
          <w:rFonts w:cstheme="minorHAnsi"/>
          <w:szCs w:val="21"/>
          <w:lang w:eastAsia="ko-KR"/>
        </w:rPr>
        <w:t xml:space="preserve"> + Band </w:t>
      </w:r>
      <w:r>
        <w:rPr>
          <w:rFonts w:cstheme="minorHAnsi"/>
          <w:szCs w:val="21"/>
          <w:lang w:eastAsia="ko-KR"/>
        </w:rPr>
        <w:t>n85</w:t>
      </w:r>
      <w:r w:rsidRPr="00B11D45">
        <w:rPr>
          <w:rFonts w:cstheme="minorHAnsi"/>
          <w:szCs w:val="21"/>
          <w:lang w:eastAsia="ko-KR"/>
        </w:rPr>
        <w:t xml:space="preserve"> may fall into own Rx of </w:t>
      </w:r>
      <w:r w:rsidRPr="00B11D45">
        <w:rPr>
          <w:rFonts w:eastAsia="宋体" w:cstheme="minorHAnsi"/>
          <w:szCs w:val="21"/>
        </w:rPr>
        <w:t>B</w:t>
      </w:r>
      <w:r w:rsidRPr="00B11D45">
        <w:rPr>
          <w:rFonts w:cstheme="minorHAnsi"/>
          <w:szCs w:val="21"/>
          <w:lang w:eastAsia="ko-KR"/>
        </w:rPr>
        <w:t xml:space="preserve">and </w:t>
      </w:r>
      <w:r w:rsidRPr="00B11D45">
        <w:rPr>
          <w:rFonts w:eastAsia="宋体" w:cstheme="minorHAnsi"/>
          <w:szCs w:val="21"/>
        </w:rPr>
        <w:t>n</w:t>
      </w:r>
      <w:r>
        <w:rPr>
          <w:rFonts w:eastAsia="宋体" w:cstheme="minorHAnsi"/>
          <w:szCs w:val="21"/>
        </w:rPr>
        <w:t>41.</w:t>
      </w:r>
    </w:p>
    <w:p w14:paraId="0D1FA77F" w14:textId="77777777" w:rsidR="00CB19FC" w:rsidRPr="00F31DF3" w:rsidRDefault="00CB19FC" w:rsidP="00CB19FC">
      <w:pPr>
        <w:overflowPunct w:val="0"/>
        <w:autoSpaceDE w:val="0"/>
        <w:autoSpaceDN w:val="0"/>
        <w:adjustRightInd w:val="0"/>
        <w:ind w:leftChars="180" w:left="658" w:hangingChars="149" w:hanging="298"/>
        <w:textAlignment w:val="baseline"/>
        <w:rPr>
          <w:rFonts w:cstheme="minorHAnsi"/>
          <w:szCs w:val="21"/>
          <w:lang w:eastAsia="ko-KR"/>
        </w:rPr>
      </w:pPr>
      <w:r w:rsidRPr="005315A5">
        <w:rPr>
          <w:rFonts w:eastAsia="Times New Roman"/>
          <w:iCs/>
        </w:rPr>
        <w:t xml:space="preserve">–   </w:t>
      </w:r>
      <w:r>
        <w:rPr>
          <w:rFonts w:cstheme="minorHAnsi"/>
          <w:szCs w:val="21"/>
          <w:lang w:eastAsia="ko-KR"/>
        </w:rPr>
        <w:t>2</w:t>
      </w:r>
      <w:r w:rsidRPr="00386F2D">
        <w:rPr>
          <w:rFonts w:cstheme="minorHAnsi"/>
          <w:szCs w:val="21"/>
          <w:vertAlign w:val="superscript"/>
          <w:lang w:eastAsia="ko-KR"/>
        </w:rPr>
        <w:t>nd</w:t>
      </w:r>
      <w:r>
        <w:rPr>
          <w:rFonts w:cstheme="minorHAnsi"/>
          <w:szCs w:val="21"/>
          <w:lang w:eastAsia="ko-KR"/>
        </w:rPr>
        <w:t xml:space="preserve"> </w:t>
      </w:r>
      <w:r w:rsidRPr="00F31DF3">
        <w:rPr>
          <w:rFonts w:cstheme="minorHAnsi"/>
          <w:szCs w:val="21"/>
          <w:lang w:eastAsia="ko-KR"/>
        </w:rPr>
        <w:t xml:space="preserve">order IMD generated by dual uplink of Band </w:t>
      </w:r>
      <w:r w:rsidRPr="00F31DF3">
        <w:rPr>
          <w:rFonts w:eastAsia="宋体" w:cstheme="minorHAnsi"/>
          <w:szCs w:val="21"/>
        </w:rPr>
        <w:t>n</w:t>
      </w:r>
      <w:r>
        <w:rPr>
          <w:rFonts w:cstheme="minorHAnsi"/>
          <w:szCs w:val="21"/>
          <w:lang w:eastAsia="ko-KR"/>
        </w:rPr>
        <w:t>41</w:t>
      </w:r>
      <w:r w:rsidRPr="00F31DF3">
        <w:rPr>
          <w:rFonts w:cstheme="minorHAnsi"/>
          <w:szCs w:val="21"/>
          <w:lang w:eastAsia="ko-KR"/>
        </w:rPr>
        <w:t xml:space="preserve"> + Band </w:t>
      </w:r>
      <w:r>
        <w:rPr>
          <w:rFonts w:cstheme="minorHAnsi"/>
          <w:szCs w:val="21"/>
          <w:lang w:eastAsia="ko-KR"/>
        </w:rPr>
        <w:t>n85</w:t>
      </w:r>
      <w:r w:rsidRPr="00F31DF3">
        <w:rPr>
          <w:rFonts w:cstheme="minorHAnsi"/>
          <w:szCs w:val="21"/>
          <w:lang w:eastAsia="ko-KR"/>
        </w:rPr>
        <w:t xml:space="preserve"> may fall into own Rx of </w:t>
      </w:r>
      <w:r w:rsidRPr="00F31DF3">
        <w:rPr>
          <w:rFonts w:eastAsia="宋体" w:cstheme="minorHAnsi"/>
          <w:szCs w:val="21"/>
        </w:rPr>
        <w:t>B</w:t>
      </w:r>
      <w:r w:rsidRPr="00F31DF3">
        <w:rPr>
          <w:rFonts w:cstheme="minorHAnsi"/>
          <w:szCs w:val="21"/>
          <w:lang w:eastAsia="ko-KR"/>
        </w:rPr>
        <w:t xml:space="preserve">and </w:t>
      </w:r>
      <w:r>
        <w:rPr>
          <w:rFonts w:eastAsia="宋体" w:cstheme="minorHAnsi"/>
          <w:szCs w:val="21"/>
        </w:rPr>
        <w:t>n25</w:t>
      </w:r>
      <w:r w:rsidRPr="00F31DF3">
        <w:rPr>
          <w:rFonts w:cstheme="minorHAnsi"/>
          <w:szCs w:val="21"/>
        </w:rPr>
        <w:t>.</w:t>
      </w:r>
    </w:p>
    <w:p w14:paraId="12696292" w14:textId="77777777" w:rsidR="00CB19FC" w:rsidRDefault="00CB19FC" w:rsidP="00CB19FC">
      <w:pPr>
        <w:pStyle w:val="af1"/>
        <w:rPr>
          <w:rFonts w:eastAsia="PMingLiU"/>
          <w:lang w:eastAsia="zh-TW"/>
        </w:rPr>
      </w:pPr>
    </w:p>
    <w:p w14:paraId="6FF72DB0" w14:textId="767CA742" w:rsidR="00CB19FC" w:rsidRDefault="00CB19FC" w:rsidP="00CB19FC">
      <w:pPr>
        <w:pStyle w:val="41"/>
      </w:pPr>
      <w:bookmarkStart w:id="438" w:name="_Toc136288387"/>
      <w:r>
        <w:rPr>
          <w:rFonts w:hint="eastAsia"/>
        </w:rPr>
        <w:t>5.</w:t>
      </w:r>
      <w:r>
        <w:t>39</w:t>
      </w:r>
      <w:r>
        <w:rPr>
          <w:rFonts w:hint="eastAsia"/>
        </w:rPr>
        <w:t>.</w:t>
      </w:r>
      <w:r>
        <w:t>2.2</w:t>
      </w:r>
      <w:r>
        <w:rPr>
          <w:rFonts w:hint="eastAsia"/>
        </w:rPr>
        <w:tab/>
        <w:t>REFSENS requirements</w:t>
      </w:r>
      <w:bookmarkEnd w:id="438"/>
    </w:p>
    <w:p w14:paraId="78A0B10B" w14:textId="2DDC47C7" w:rsidR="00CB19FC" w:rsidRPr="00F31DF3" w:rsidRDefault="00CB19FC" w:rsidP="00CB19FC">
      <w:pPr>
        <w:rPr>
          <w:szCs w:val="21"/>
        </w:rPr>
      </w:pPr>
      <w:r w:rsidRPr="00F31DF3">
        <w:rPr>
          <w:szCs w:val="21"/>
        </w:rPr>
        <w:t xml:space="preserve">Table </w:t>
      </w:r>
      <w:r>
        <w:rPr>
          <w:rFonts w:eastAsia="宋体" w:hint="eastAsia"/>
        </w:rPr>
        <w:t>5.</w:t>
      </w:r>
      <w:r>
        <w:rPr>
          <w:rFonts w:eastAsia="宋体"/>
        </w:rPr>
        <w:t>39</w:t>
      </w:r>
      <w:r>
        <w:rPr>
          <w:rFonts w:eastAsia="宋体" w:hint="eastAsia"/>
        </w:rPr>
        <w:t>.</w:t>
      </w:r>
      <w:r>
        <w:rPr>
          <w:rFonts w:eastAsia="宋体"/>
        </w:rPr>
        <w:t>2.2</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r w:rsidRPr="001F360D">
        <w:rPr>
          <w:rFonts w:eastAsia="Malgun Gothic" w:cs="Arial"/>
          <w:color w:val="000000"/>
          <w:szCs w:val="18"/>
        </w:rPr>
        <w:t>DC_12A_n2A-n41A</w:t>
      </w:r>
      <w:r>
        <w:rPr>
          <w:rFonts w:eastAsia="Malgun Gothic" w:cs="Arial"/>
          <w:color w:val="000000"/>
          <w:szCs w:val="18"/>
        </w:rPr>
        <w:t xml:space="preserve"> and </w:t>
      </w:r>
      <w:r w:rsidRPr="009070CB">
        <w:rPr>
          <w:rFonts w:eastAsia="Malgun Gothic" w:cs="Arial"/>
          <w:color w:val="000000"/>
          <w:szCs w:val="18"/>
        </w:rPr>
        <w:t>DC_2A-12A_n41A</w:t>
      </w:r>
      <w:r>
        <w:rPr>
          <w:szCs w:val="21"/>
        </w:rPr>
        <w:t xml:space="preserve"> are reused.</w:t>
      </w:r>
    </w:p>
    <w:p w14:paraId="47B4F9CB" w14:textId="0982E604" w:rsidR="00CB19FC" w:rsidRPr="00A20126" w:rsidRDefault="00CB19FC" w:rsidP="00CB19FC">
      <w:pPr>
        <w:pStyle w:val="TH"/>
        <w:rPr>
          <w:rFonts w:cs="Arial"/>
        </w:rPr>
      </w:pPr>
      <w:r w:rsidRPr="00AC4AB0">
        <w:rPr>
          <w:rFonts w:cs="Arial"/>
        </w:rPr>
        <w:t xml:space="preserve">Table </w:t>
      </w:r>
      <w:r>
        <w:rPr>
          <w:rFonts w:cs="Arial"/>
        </w:rPr>
        <w:t>5.39</w:t>
      </w:r>
      <w:r w:rsidRPr="00A20126">
        <w:rPr>
          <w:rFonts w:cs="Arial"/>
        </w:rPr>
        <w:t>.2.2-1: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B19FC" w14:paraId="14B86D2B" w14:textId="77777777" w:rsidTr="00C82BF1">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tcPr>
          <w:p w14:paraId="04DFB1E6" w14:textId="77777777" w:rsidR="00CB19FC" w:rsidRDefault="00CB19FC" w:rsidP="00C82BF1">
            <w:pPr>
              <w:pStyle w:val="TAH"/>
            </w:pPr>
            <w:r>
              <w:t>Band / Channel bandwidth / N</w:t>
            </w:r>
            <w:r>
              <w:rPr>
                <w:vertAlign w:val="subscript"/>
              </w:rPr>
              <w:t>RB</w:t>
            </w:r>
            <w:r>
              <w:t xml:space="preserve"> / Duplex mode</w:t>
            </w:r>
          </w:p>
        </w:tc>
      </w:tr>
      <w:tr w:rsidR="00CB19FC" w14:paraId="0E40328A" w14:textId="77777777" w:rsidTr="00C82BF1">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240CF56" w14:textId="77777777" w:rsidR="00CB19FC" w:rsidRDefault="00CB19FC" w:rsidP="00C82BF1">
            <w:pPr>
              <w:pStyle w:val="TAH"/>
            </w:pPr>
            <w:r>
              <w:t xml:space="preserve">NR </w:t>
            </w:r>
            <w:r>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0B5EB903" w14:textId="77777777" w:rsidR="00CB19FC" w:rsidRDefault="00CB19FC" w:rsidP="00C82BF1">
            <w:pPr>
              <w:pStyle w:val="TAH"/>
            </w:pPr>
            <w:r>
              <w:t>NR band</w:t>
            </w:r>
          </w:p>
        </w:tc>
        <w:tc>
          <w:tcPr>
            <w:tcW w:w="960" w:type="dxa"/>
            <w:tcBorders>
              <w:top w:val="single" w:sz="4" w:space="0" w:color="auto"/>
              <w:left w:val="single" w:sz="4" w:space="0" w:color="auto"/>
              <w:bottom w:val="single" w:sz="4" w:space="0" w:color="auto"/>
              <w:right w:val="single" w:sz="4" w:space="0" w:color="auto"/>
            </w:tcBorders>
          </w:tcPr>
          <w:p w14:paraId="4BEC665B" w14:textId="77777777" w:rsidR="00CB19FC" w:rsidRDefault="00CB19FC" w:rsidP="00C82BF1">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471F9FB8" w14:textId="77777777" w:rsidR="00CB19FC" w:rsidRDefault="00CB19FC" w:rsidP="00C82BF1">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233F2B44" w14:textId="77777777" w:rsidR="00CB19FC" w:rsidRDefault="00CB19FC" w:rsidP="00C82BF1">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496B85E0" w14:textId="77777777" w:rsidR="00CB19FC" w:rsidRDefault="00CB19FC" w:rsidP="00C82BF1">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3CFBC8BA" w14:textId="77777777" w:rsidR="00CB19FC" w:rsidRDefault="00CB19FC" w:rsidP="00C82BF1">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2250660F" w14:textId="77777777" w:rsidR="00CB19FC" w:rsidRDefault="00CB19FC" w:rsidP="00C82BF1">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016802CD" w14:textId="77777777" w:rsidR="00CB19FC" w:rsidRDefault="00CB19FC" w:rsidP="00C82BF1">
            <w:pPr>
              <w:pStyle w:val="TAH"/>
            </w:pPr>
            <w:r>
              <w:t>Source of IMD</w:t>
            </w:r>
          </w:p>
        </w:tc>
      </w:tr>
      <w:tr w:rsidR="00CB19FC" w14:paraId="112E8DF8" w14:textId="77777777" w:rsidTr="00C82BF1">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FDF9739" w14:textId="77777777" w:rsidR="00CB19FC" w:rsidRDefault="00CB19FC" w:rsidP="00C82BF1">
            <w:pPr>
              <w:pStyle w:val="TAC"/>
              <w:rPr>
                <w:lang w:eastAsia="zh-CN"/>
              </w:rPr>
            </w:pPr>
            <w:r w:rsidRPr="00C8045A">
              <w:rPr>
                <w:rFonts w:eastAsia="宋体"/>
                <w:lang w:eastAsia="zh-CN"/>
              </w:rPr>
              <w:t>CA_n25-n41-n85</w:t>
            </w:r>
          </w:p>
        </w:tc>
        <w:tc>
          <w:tcPr>
            <w:tcW w:w="1146" w:type="dxa"/>
            <w:tcBorders>
              <w:top w:val="single" w:sz="4" w:space="0" w:color="auto"/>
              <w:left w:val="single" w:sz="4" w:space="0" w:color="auto"/>
              <w:right w:val="single" w:sz="4" w:space="0" w:color="auto"/>
            </w:tcBorders>
            <w:vAlign w:val="center"/>
          </w:tcPr>
          <w:p w14:paraId="4FB948CD" w14:textId="77777777" w:rsidR="00CB19FC" w:rsidRDefault="00CB19FC" w:rsidP="00C82BF1">
            <w:pPr>
              <w:pStyle w:val="TAC"/>
              <w:rPr>
                <w:lang w:eastAsia="zh-CN"/>
              </w:rPr>
            </w:pPr>
            <w:r>
              <w:rPr>
                <w:color w:val="000000"/>
              </w:rPr>
              <w:t>n25</w:t>
            </w:r>
          </w:p>
        </w:tc>
        <w:tc>
          <w:tcPr>
            <w:tcW w:w="960" w:type="dxa"/>
            <w:tcBorders>
              <w:top w:val="single" w:sz="4" w:space="0" w:color="auto"/>
              <w:left w:val="single" w:sz="4" w:space="0" w:color="auto"/>
              <w:right w:val="single" w:sz="4" w:space="0" w:color="auto"/>
            </w:tcBorders>
          </w:tcPr>
          <w:p w14:paraId="122AAF9A" w14:textId="77777777" w:rsidR="00CB19FC" w:rsidRPr="002125B5" w:rsidRDefault="00CB19FC" w:rsidP="00C82BF1">
            <w:pPr>
              <w:pStyle w:val="TAC"/>
              <w:rPr>
                <w:lang w:eastAsia="zh-CN"/>
              </w:rPr>
            </w:pPr>
            <w:r w:rsidRPr="002125B5">
              <w:rPr>
                <w:rFonts w:cs="Arial"/>
                <w:szCs w:val="18"/>
                <w:lang w:eastAsia="ko-KR"/>
              </w:rPr>
              <w:t>1900</w:t>
            </w:r>
          </w:p>
        </w:tc>
        <w:tc>
          <w:tcPr>
            <w:tcW w:w="964" w:type="dxa"/>
            <w:tcBorders>
              <w:top w:val="single" w:sz="4" w:space="0" w:color="auto"/>
              <w:left w:val="single" w:sz="4" w:space="0" w:color="auto"/>
              <w:right w:val="single" w:sz="4" w:space="0" w:color="auto"/>
            </w:tcBorders>
          </w:tcPr>
          <w:p w14:paraId="0A9F533B" w14:textId="77777777" w:rsidR="00CB19FC" w:rsidRPr="002125B5" w:rsidRDefault="00CB19FC" w:rsidP="00C82BF1">
            <w:pPr>
              <w:pStyle w:val="TAC"/>
              <w:rPr>
                <w:lang w:eastAsia="zh-CN"/>
              </w:rPr>
            </w:pPr>
            <w:r w:rsidRPr="002125B5">
              <w:rPr>
                <w:rFonts w:cs="Arial"/>
                <w:szCs w:val="18"/>
                <w:lang w:eastAsia="ko-KR"/>
              </w:rPr>
              <w:t>5</w:t>
            </w:r>
          </w:p>
        </w:tc>
        <w:tc>
          <w:tcPr>
            <w:tcW w:w="960" w:type="dxa"/>
            <w:tcBorders>
              <w:top w:val="single" w:sz="4" w:space="0" w:color="auto"/>
              <w:left w:val="single" w:sz="4" w:space="0" w:color="auto"/>
              <w:right w:val="single" w:sz="4" w:space="0" w:color="auto"/>
            </w:tcBorders>
          </w:tcPr>
          <w:p w14:paraId="1D48BF53" w14:textId="77777777" w:rsidR="00CB19FC" w:rsidRPr="002125B5" w:rsidRDefault="00CB19FC" w:rsidP="00C82BF1">
            <w:pPr>
              <w:pStyle w:val="TAC"/>
              <w:rPr>
                <w:lang w:eastAsia="zh-CN"/>
              </w:rPr>
            </w:pPr>
            <w:r w:rsidRPr="002125B5">
              <w:rPr>
                <w:rFonts w:cs="Arial"/>
                <w:szCs w:val="18"/>
                <w:lang w:eastAsia="ko-KR"/>
              </w:rPr>
              <w:t>25</w:t>
            </w:r>
          </w:p>
        </w:tc>
        <w:tc>
          <w:tcPr>
            <w:tcW w:w="960" w:type="dxa"/>
            <w:tcBorders>
              <w:top w:val="single" w:sz="4" w:space="0" w:color="auto"/>
              <w:left w:val="single" w:sz="4" w:space="0" w:color="auto"/>
              <w:right w:val="single" w:sz="4" w:space="0" w:color="auto"/>
            </w:tcBorders>
          </w:tcPr>
          <w:p w14:paraId="0AE0922C" w14:textId="77777777" w:rsidR="00CB19FC" w:rsidRPr="002125B5" w:rsidRDefault="00CB19FC" w:rsidP="00C82BF1">
            <w:pPr>
              <w:pStyle w:val="TAC"/>
              <w:rPr>
                <w:lang w:eastAsia="zh-CN"/>
              </w:rPr>
            </w:pPr>
            <w:r w:rsidRPr="002125B5">
              <w:rPr>
                <w:rFonts w:cs="Arial"/>
                <w:szCs w:val="18"/>
                <w:lang w:eastAsia="ko-KR"/>
              </w:rPr>
              <w:t>1980</w:t>
            </w:r>
          </w:p>
        </w:tc>
        <w:tc>
          <w:tcPr>
            <w:tcW w:w="977" w:type="dxa"/>
            <w:tcBorders>
              <w:top w:val="single" w:sz="4" w:space="0" w:color="auto"/>
              <w:left w:val="single" w:sz="4" w:space="0" w:color="auto"/>
              <w:bottom w:val="single" w:sz="4" w:space="0" w:color="auto"/>
              <w:right w:val="single" w:sz="4" w:space="0" w:color="auto"/>
            </w:tcBorders>
          </w:tcPr>
          <w:p w14:paraId="64544C3E" w14:textId="77777777" w:rsidR="00CB19FC" w:rsidRPr="002125B5" w:rsidRDefault="00CB19FC" w:rsidP="00C82BF1">
            <w:pPr>
              <w:pStyle w:val="TAC"/>
              <w:rPr>
                <w:lang w:eastAsia="zh-CN"/>
              </w:rPr>
            </w:pPr>
            <w:r w:rsidRPr="002125B5">
              <w:rPr>
                <w:rFonts w:cs="Arial"/>
                <w:szCs w:val="18"/>
              </w:rPr>
              <w:t>N/A</w:t>
            </w:r>
          </w:p>
        </w:tc>
        <w:tc>
          <w:tcPr>
            <w:tcW w:w="828" w:type="dxa"/>
            <w:tcBorders>
              <w:top w:val="single" w:sz="4" w:space="0" w:color="auto"/>
              <w:left w:val="single" w:sz="4" w:space="0" w:color="auto"/>
              <w:right w:val="single" w:sz="4" w:space="0" w:color="auto"/>
            </w:tcBorders>
            <w:vAlign w:val="center"/>
          </w:tcPr>
          <w:p w14:paraId="10FDD173" w14:textId="77777777" w:rsidR="00CB19FC" w:rsidRPr="002125B5" w:rsidRDefault="00CB19FC" w:rsidP="00C82BF1">
            <w:pPr>
              <w:pStyle w:val="TAC"/>
              <w:rPr>
                <w:lang w:eastAsia="zh-CN"/>
              </w:rPr>
            </w:pPr>
            <w:r w:rsidRPr="002125B5">
              <w:rPr>
                <w:color w:val="000000"/>
                <w:lang w:eastAsia="zh-CN"/>
              </w:rPr>
              <w:t>FDD</w:t>
            </w:r>
          </w:p>
        </w:tc>
        <w:tc>
          <w:tcPr>
            <w:tcW w:w="1057" w:type="dxa"/>
            <w:tcBorders>
              <w:top w:val="single" w:sz="4" w:space="0" w:color="auto"/>
              <w:left w:val="single" w:sz="4" w:space="0" w:color="auto"/>
              <w:right w:val="single" w:sz="4" w:space="0" w:color="auto"/>
            </w:tcBorders>
          </w:tcPr>
          <w:p w14:paraId="7458E3F8" w14:textId="77777777" w:rsidR="00CB19FC" w:rsidRPr="002125B5" w:rsidRDefault="00CB19FC" w:rsidP="00C82BF1">
            <w:pPr>
              <w:pStyle w:val="TAC"/>
              <w:rPr>
                <w:lang w:eastAsia="zh-CN"/>
              </w:rPr>
            </w:pPr>
            <w:r w:rsidRPr="002125B5">
              <w:rPr>
                <w:rFonts w:cs="Arial"/>
                <w:szCs w:val="18"/>
              </w:rPr>
              <w:t>N/A</w:t>
            </w:r>
          </w:p>
        </w:tc>
      </w:tr>
      <w:tr w:rsidR="00CB19FC" w14:paraId="4A44B953" w14:textId="77777777" w:rsidTr="00C82B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20913B9" w14:textId="77777777" w:rsidR="00CB19FC" w:rsidRDefault="00CB19FC" w:rsidP="00C82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7146759F" w14:textId="77777777" w:rsidR="00CB19FC" w:rsidRDefault="00CB19FC" w:rsidP="00C82BF1">
            <w:pPr>
              <w:pStyle w:val="TAC"/>
              <w:rPr>
                <w:lang w:eastAsia="zh-CN"/>
              </w:rPr>
            </w:pPr>
            <w:r>
              <w:rPr>
                <w:color w:val="000000"/>
                <w:lang w:eastAsia="zh-CN"/>
              </w:rPr>
              <w:t>n41</w:t>
            </w:r>
          </w:p>
        </w:tc>
        <w:tc>
          <w:tcPr>
            <w:tcW w:w="960" w:type="dxa"/>
            <w:tcBorders>
              <w:top w:val="single" w:sz="4" w:space="0" w:color="auto"/>
              <w:left w:val="single" w:sz="4" w:space="0" w:color="auto"/>
              <w:right w:val="single" w:sz="4" w:space="0" w:color="auto"/>
            </w:tcBorders>
            <w:vAlign w:val="center"/>
          </w:tcPr>
          <w:p w14:paraId="371B57AA" w14:textId="77777777" w:rsidR="00CB19FC" w:rsidRPr="002125B5" w:rsidRDefault="00CB19FC" w:rsidP="00C82BF1">
            <w:pPr>
              <w:pStyle w:val="TAC"/>
              <w:rPr>
                <w:lang w:eastAsia="zh-CN"/>
              </w:rPr>
            </w:pPr>
            <w:r w:rsidRPr="002125B5">
              <w:rPr>
                <w:rFonts w:cs="Arial"/>
                <w:szCs w:val="18"/>
                <w:lang w:eastAsia="ko-KR"/>
              </w:rPr>
              <w:t>2638</w:t>
            </w:r>
          </w:p>
        </w:tc>
        <w:tc>
          <w:tcPr>
            <w:tcW w:w="964" w:type="dxa"/>
            <w:tcBorders>
              <w:top w:val="single" w:sz="4" w:space="0" w:color="auto"/>
              <w:left w:val="single" w:sz="4" w:space="0" w:color="auto"/>
              <w:right w:val="single" w:sz="4" w:space="0" w:color="auto"/>
            </w:tcBorders>
            <w:vAlign w:val="center"/>
          </w:tcPr>
          <w:p w14:paraId="2EFED4D3" w14:textId="77777777" w:rsidR="00CB19FC" w:rsidRPr="002125B5" w:rsidRDefault="00CB19FC" w:rsidP="00C82BF1">
            <w:pPr>
              <w:pStyle w:val="TAC"/>
              <w:rPr>
                <w:lang w:eastAsia="zh-CN"/>
              </w:rPr>
            </w:pPr>
            <w:r w:rsidRPr="002125B5">
              <w:rPr>
                <w:rFonts w:cs="Arial"/>
                <w:szCs w:val="18"/>
                <w:lang w:eastAsia="ko-KR"/>
              </w:rPr>
              <w:t>10</w:t>
            </w:r>
          </w:p>
        </w:tc>
        <w:tc>
          <w:tcPr>
            <w:tcW w:w="960" w:type="dxa"/>
            <w:tcBorders>
              <w:top w:val="single" w:sz="4" w:space="0" w:color="auto"/>
              <w:left w:val="single" w:sz="4" w:space="0" w:color="auto"/>
              <w:right w:val="single" w:sz="4" w:space="0" w:color="auto"/>
            </w:tcBorders>
            <w:vAlign w:val="center"/>
          </w:tcPr>
          <w:p w14:paraId="013761BF" w14:textId="77777777" w:rsidR="00CB19FC" w:rsidRPr="002125B5" w:rsidRDefault="00CB19FC" w:rsidP="00C82BF1">
            <w:pPr>
              <w:pStyle w:val="TAC"/>
              <w:rPr>
                <w:lang w:eastAsia="zh-CN"/>
              </w:rPr>
            </w:pPr>
            <w:r w:rsidRPr="002125B5">
              <w:rPr>
                <w:rFonts w:cs="Arial"/>
                <w:szCs w:val="18"/>
                <w:lang w:eastAsia="ko-KR"/>
              </w:rPr>
              <w:t>50</w:t>
            </w:r>
          </w:p>
        </w:tc>
        <w:tc>
          <w:tcPr>
            <w:tcW w:w="960" w:type="dxa"/>
            <w:tcBorders>
              <w:top w:val="single" w:sz="4" w:space="0" w:color="auto"/>
              <w:left w:val="single" w:sz="4" w:space="0" w:color="auto"/>
              <w:right w:val="single" w:sz="4" w:space="0" w:color="auto"/>
            </w:tcBorders>
            <w:vAlign w:val="center"/>
          </w:tcPr>
          <w:p w14:paraId="44AD8D9D" w14:textId="77777777" w:rsidR="00CB19FC" w:rsidRPr="002125B5" w:rsidRDefault="00CB19FC" w:rsidP="00C82BF1">
            <w:pPr>
              <w:pStyle w:val="TAC"/>
              <w:rPr>
                <w:lang w:eastAsia="zh-CN"/>
              </w:rPr>
            </w:pPr>
            <w:r w:rsidRPr="002125B5">
              <w:rPr>
                <w:rFonts w:cs="Arial"/>
                <w:szCs w:val="18"/>
                <w:lang w:eastAsia="ko-KR"/>
              </w:rPr>
              <w:t>2638</w:t>
            </w:r>
          </w:p>
        </w:tc>
        <w:tc>
          <w:tcPr>
            <w:tcW w:w="977" w:type="dxa"/>
            <w:tcBorders>
              <w:top w:val="single" w:sz="4" w:space="0" w:color="auto"/>
              <w:left w:val="single" w:sz="4" w:space="0" w:color="auto"/>
              <w:bottom w:val="single" w:sz="4" w:space="0" w:color="auto"/>
              <w:right w:val="single" w:sz="4" w:space="0" w:color="auto"/>
            </w:tcBorders>
            <w:vAlign w:val="center"/>
          </w:tcPr>
          <w:p w14:paraId="511EA6D6" w14:textId="77777777" w:rsidR="00CB19FC" w:rsidRPr="002125B5" w:rsidRDefault="00CB19FC" w:rsidP="00C82BF1">
            <w:pPr>
              <w:pStyle w:val="TAC"/>
              <w:rPr>
                <w:lang w:eastAsia="zh-CN"/>
              </w:rPr>
            </w:pPr>
            <w:r w:rsidRPr="002125B5">
              <w:rPr>
                <w:rFonts w:cs="Arial"/>
                <w:szCs w:val="18"/>
              </w:rPr>
              <w:t>N/A</w:t>
            </w:r>
          </w:p>
        </w:tc>
        <w:tc>
          <w:tcPr>
            <w:tcW w:w="828" w:type="dxa"/>
            <w:tcBorders>
              <w:top w:val="single" w:sz="4" w:space="0" w:color="auto"/>
              <w:left w:val="single" w:sz="4" w:space="0" w:color="auto"/>
              <w:right w:val="single" w:sz="4" w:space="0" w:color="auto"/>
            </w:tcBorders>
            <w:vAlign w:val="center"/>
          </w:tcPr>
          <w:p w14:paraId="1FF34D24" w14:textId="77777777" w:rsidR="00CB19FC" w:rsidRPr="002125B5" w:rsidRDefault="00CB19FC" w:rsidP="00C82BF1">
            <w:pPr>
              <w:pStyle w:val="TAC"/>
              <w:rPr>
                <w:lang w:eastAsia="zh-CN"/>
              </w:rPr>
            </w:pPr>
            <w:r w:rsidRPr="002125B5">
              <w:rPr>
                <w:color w:val="000000"/>
                <w:lang w:eastAsia="zh-CN"/>
              </w:rPr>
              <w:t>TDD</w:t>
            </w:r>
          </w:p>
        </w:tc>
        <w:tc>
          <w:tcPr>
            <w:tcW w:w="1057" w:type="dxa"/>
            <w:tcBorders>
              <w:top w:val="single" w:sz="4" w:space="0" w:color="auto"/>
              <w:left w:val="single" w:sz="4" w:space="0" w:color="auto"/>
              <w:right w:val="single" w:sz="4" w:space="0" w:color="auto"/>
            </w:tcBorders>
          </w:tcPr>
          <w:p w14:paraId="53E3190C" w14:textId="77777777" w:rsidR="00CB19FC" w:rsidRPr="002125B5" w:rsidRDefault="00CB19FC" w:rsidP="00C82BF1">
            <w:pPr>
              <w:pStyle w:val="TAC"/>
              <w:rPr>
                <w:lang w:eastAsia="zh-CN"/>
              </w:rPr>
            </w:pPr>
            <w:r w:rsidRPr="002125B5">
              <w:t>N/A</w:t>
            </w:r>
          </w:p>
        </w:tc>
      </w:tr>
      <w:tr w:rsidR="00CB19FC" w14:paraId="57C9CA9A" w14:textId="77777777" w:rsidTr="00C82B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86886F" w14:textId="77777777" w:rsidR="00CB19FC" w:rsidRDefault="00CB19FC" w:rsidP="00C82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492CD7A6" w14:textId="77777777" w:rsidR="00CB19FC" w:rsidRDefault="00CB19FC" w:rsidP="00C82BF1">
            <w:pPr>
              <w:pStyle w:val="TAC"/>
              <w:rPr>
                <w:lang w:eastAsia="zh-CN"/>
              </w:rPr>
            </w:pPr>
            <w:r>
              <w:rPr>
                <w:color w:val="000000"/>
              </w:rPr>
              <w:t>n85</w:t>
            </w:r>
          </w:p>
        </w:tc>
        <w:tc>
          <w:tcPr>
            <w:tcW w:w="960" w:type="dxa"/>
            <w:tcBorders>
              <w:top w:val="single" w:sz="4" w:space="0" w:color="auto"/>
              <w:left w:val="single" w:sz="4" w:space="0" w:color="auto"/>
              <w:right w:val="single" w:sz="4" w:space="0" w:color="auto"/>
            </w:tcBorders>
            <w:vAlign w:val="center"/>
          </w:tcPr>
          <w:p w14:paraId="5859E687" w14:textId="77777777" w:rsidR="00CB19FC" w:rsidRPr="002125B5" w:rsidRDefault="00CB19FC" w:rsidP="00C82BF1">
            <w:pPr>
              <w:pStyle w:val="TAC"/>
              <w:rPr>
                <w:lang w:eastAsia="zh-CN"/>
              </w:rPr>
            </w:pPr>
            <w:r w:rsidRPr="002125B5">
              <w:t>708</w:t>
            </w:r>
          </w:p>
        </w:tc>
        <w:tc>
          <w:tcPr>
            <w:tcW w:w="964" w:type="dxa"/>
            <w:tcBorders>
              <w:top w:val="single" w:sz="4" w:space="0" w:color="auto"/>
              <w:left w:val="single" w:sz="4" w:space="0" w:color="auto"/>
              <w:right w:val="single" w:sz="4" w:space="0" w:color="auto"/>
            </w:tcBorders>
            <w:vAlign w:val="center"/>
          </w:tcPr>
          <w:p w14:paraId="0BEDA01D" w14:textId="77777777" w:rsidR="00CB19FC" w:rsidRPr="002125B5" w:rsidRDefault="00CB19FC" w:rsidP="00C82BF1">
            <w:pPr>
              <w:pStyle w:val="TAC"/>
              <w:rPr>
                <w:lang w:eastAsia="zh-CN"/>
              </w:rPr>
            </w:pPr>
            <w:r w:rsidRPr="002125B5">
              <w:rPr>
                <w:rFonts w:cs="Arial"/>
                <w:szCs w:val="18"/>
                <w:lang w:eastAsia="ko-KR"/>
              </w:rPr>
              <w:t>5</w:t>
            </w:r>
          </w:p>
        </w:tc>
        <w:tc>
          <w:tcPr>
            <w:tcW w:w="960" w:type="dxa"/>
            <w:tcBorders>
              <w:top w:val="single" w:sz="4" w:space="0" w:color="auto"/>
              <w:left w:val="single" w:sz="4" w:space="0" w:color="auto"/>
              <w:right w:val="single" w:sz="4" w:space="0" w:color="auto"/>
            </w:tcBorders>
            <w:vAlign w:val="center"/>
          </w:tcPr>
          <w:p w14:paraId="36242E8F" w14:textId="77777777" w:rsidR="00CB19FC" w:rsidRPr="002125B5" w:rsidRDefault="00CB19FC" w:rsidP="00C82BF1">
            <w:pPr>
              <w:pStyle w:val="TAC"/>
              <w:rPr>
                <w:lang w:eastAsia="zh-CN"/>
              </w:rPr>
            </w:pPr>
            <w:r w:rsidRPr="002125B5">
              <w:rPr>
                <w:rFonts w:cs="Arial"/>
                <w:szCs w:val="18"/>
                <w:lang w:eastAsia="ko-KR"/>
              </w:rPr>
              <w:t>50</w:t>
            </w:r>
          </w:p>
        </w:tc>
        <w:tc>
          <w:tcPr>
            <w:tcW w:w="960" w:type="dxa"/>
            <w:tcBorders>
              <w:top w:val="single" w:sz="4" w:space="0" w:color="auto"/>
              <w:left w:val="single" w:sz="4" w:space="0" w:color="auto"/>
              <w:right w:val="single" w:sz="4" w:space="0" w:color="auto"/>
            </w:tcBorders>
            <w:vAlign w:val="center"/>
          </w:tcPr>
          <w:p w14:paraId="251AFC5E" w14:textId="77777777" w:rsidR="00CB19FC" w:rsidRPr="002125B5" w:rsidRDefault="00CB19FC" w:rsidP="00C82BF1">
            <w:pPr>
              <w:pStyle w:val="TAC"/>
              <w:rPr>
                <w:lang w:eastAsia="zh-CN"/>
              </w:rPr>
            </w:pPr>
            <w:r w:rsidRPr="002125B5">
              <w:rPr>
                <w:rFonts w:cs="Arial"/>
                <w:szCs w:val="18"/>
                <w:lang w:eastAsia="ko-KR"/>
              </w:rPr>
              <w:t>738</w:t>
            </w:r>
          </w:p>
        </w:tc>
        <w:tc>
          <w:tcPr>
            <w:tcW w:w="977" w:type="dxa"/>
            <w:tcBorders>
              <w:top w:val="single" w:sz="4" w:space="0" w:color="auto"/>
              <w:left w:val="single" w:sz="4" w:space="0" w:color="auto"/>
              <w:bottom w:val="single" w:sz="4" w:space="0" w:color="auto"/>
              <w:right w:val="single" w:sz="4" w:space="0" w:color="auto"/>
            </w:tcBorders>
            <w:vAlign w:val="center"/>
          </w:tcPr>
          <w:p w14:paraId="17506284" w14:textId="77777777" w:rsidR="00CB19FC" w:rsidRPr="002125B5" w:rsidRDefault="00CB19FC" w:rsidP="00C82BF1">
            <w:pPr>
              <w:pStyle w:val="TAC"/>
              <w:rPr>
                <w:lang w:eastAsia="zh-CN"/>
              </w:rPr>
            </w:pPr>
            <w:r w:rsidRPr="002125B5">
              <w:rPr>
                <w:rFonts w:cs="Arial"/>
                <w:szCs w:val="18"/>
                <w:lang w:eastAsia="ko-KR"/>
              </w:rPr>
              <w:t>28.7</w:t>
            </w:r>
          </w:p>
        </w:tc>
        <w:tc>
          <w:tcPr>
            <w:tcW w:w="828" w:type="dxa"/>
            <w:tcBorders>
              <w:top w:val="single" w:sz="4" w:space="0" w:color="auto"/>
              <w:left w:val="single" w:sz="4" w:space="0" w:color="auto"/>
              <w:right w:val="single" w:sz="4" w:space="0" w:color="auto"/>
            </w:tcBorders>
            <w:vAlign w:val="center"/>
          </w:tcPr>
          <w:p w14:paraId="01E0168F" w14:textId="77777777" w:rsidR="00CB19FC" w:rsidRPr="002125B5" w:rsidRDefault="00CB19FC" w:rsidP="00C82BF1">
            <w:pPr>
              <w:pStyle w:val="TAC"/>
              <w:rPr>
                <w:lang w:eastAsia="zh-CN"/>
              </w:rPr>
            </w:pPr>
            <w:r w:rsidRPr="002125B5">
              <w:rPr>
                <w:color w:val="000000"/>
                <w:lang w:eastAsia="zh-CN"/>
              </w:rPr>
              <w:t>FDD</w:t>
            </w:r>
          </w:p>
        </w:tc>
        <w:tc>
          <w:tcPr>
            <w:tcW w:w="1057" w:type="dxa"/>
            <w:tcBorders>
              <w:top w:val="single" w:sz="4" w:space="0" w:color="auto"/>
              <w:left w:val="single" w:sz="4" w:space="0" w:color="auto"/>
              <w:right w:val="single" w:sz="4" w:space="0" w:color="auto"/>
            </w:tcBorders>
          </w:tcPr>
          <w:p w14:paraId="0CCE0CB2" w14:textId="77777777" w:rsidR="00CB19FC" w:rsidRPr="002125B5" w:rsidRDefault="00CB19FC" w:rsidP="00C82BF1">
            <w:pPr>
              <w:pStyle w:val="TAC"/>
              <w:rPr>
                <w:lang w:eastAsia="zh-CN"/>
              </w:rPr>
            </w:pPr>
            <w:r w:rsidRPr="002125B5">
              <w:t>IMD2</w:t>
            </w:r>
            <w:r w:rsidRPr="002125B5">
              <w:rPr>
                <w:vertAlign w:val="superscript"/>
              </w:rPr>
              <w:t>4</w:t>
            </w:r>
          </w:p>
        </w:tc>
      </w:tr>
      <w:tr w:rsidR="00CB19FC" w14:paraId="47765F49" w14:textId="77777777" w:rsidTr="00C82B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36E60C8" w14:textId="77777777" w:rsidR="00CB19FC" w:rsidRDefault="00CB19FC" w:rsidP="00C82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83CA52" w14:textId="77777777" w:rsidR="00CB19FC" w:rsidRDefault="00CB19FC" w:rsidP="00C82BF1">
            <w:pPr>
              <w:pStyle w:val="TAC"/>
              <w:rPr>
                <w:color w:val="000000"/>
              </w:rPr>
            </w:pPr>
            <w:r>
              <w:rPr>
                <w:color w:val="000000"/>
              </w:rPr>
              <w:t>n25</w:t>
            </w:r>
          </w:p>
        </w:tc>
        <w:tc>
          <w:tcPr>
            <w:tcW w:w="960" w:type="dxa"/>
            <w:tcBorders>
              <w:top w:val="single" w:sz="4" w:space="0" w:color="auto"/>
              <w:left w:val="single" w:sz="4" w:space="0" w:color="auto"/>
              <w:bottom w:val="single" w:sz="4" w:space="0" w:color="auto"/>
              <w:right w:val="single" w:sz="4" w:space="0" w:color="auto"/>
            </w:tcBorders>
            <w:vAlign w:val="center"/>
          </w:tcPr>
          <w:p w14:paraId="16F59AC3" w14:textId="77777777" w:rsidR="00CB19FC" w:rsidRDefault="00CB19FC" w:rsidP="00C82BF1">
            <w:pPr>
              <w:pStyle w:val="TAC"/>
              <w:rPr>
                <w:lang w:eastAsia="zh-CN"/>
              </w:rPr>
            </w:pPr>
            <w:r w:rsidRPr="001F360D">
              <w:rPr>
                <w:rFonts w:cs="Arial"/>
                <w:szCs w:val="18"/>
              </w:rPr>
              <w:t>1900</w:t>
            </w:r>
          </w:p>
        </w:tc>
        <w:tc>
          <w:tcPr>
            <w:tcW w:w="964" w:type="dxa"/>
            <w:tcBorders>
              <w:top w:val="single" w:sz="4" w:space="0" w:color="auto"/>
              <w:left w:val="single" w:sz="4" w:space="0" w:color="auto"/>
              <w:bottom w:val="single" w:sz="4" w:space="0" w:color="auto"/>
              <w:right w:val="single" w:sz="4" w:space="0" w:color="auto"/>
            </w:tcBorders>
            <w:vAlign w:val="center"/>
          </w:tcPr>
          <w:p w14:paraId="673EDEC3" w14:textId="77777777" w:rsidR="00CB19FC" w:rsidRDefault="00CB19FC" w:rsidP="00C82BF1">
            <w:pPr>
              <w:pStyle w:val="TAC"/>
              <w:rPr>
                <w:lang w:eastAsia="zh-CN"/>
              </w:rPr>
            </w:pPr>
            <w:r w:rsidRPr="001F360D">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71F4DA52" w14:textId="77777777" w:rsidR="00CB19FC" w:rsidRDefault="00CB19FC" w:rsidP="00C82BF1">
            <w:pPr>
              <w:pStyle w:val="TAC"/>
              <w:rPr>
                <w:lang w:eastAsia="zh-CN"/>
              </w:rPr>
            </w:pPr>
            <w:r w:rsidRPr="001F360D">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96862D0" w14:textId="77777777" w:rsidR="00CB19FC" w:rsidRDefault="00CB19FC" w:rsidP="00C82BF1">
            <w:pPr>
              <w:pStyle w:val="TAC"/>
              <w:rPr>
                <w:lang w:eastAsia="zh-CN"/>
              </w:rPr>
            </w:pPr>
            <w:r w:rsidRPr="001F360D">
              <w:rPr>
                <w:rFonts w:cs="Arial"/>
                <w:szCs w:val="18"/>
              </w:rPr>
              <w:t>1980</w:t>
            </w:r>
          </w:p>
        </w:tc>
        <w:tc>
          <w:tcPr>
            <w:tcW w:w="977" w:type="dxa"/>
            <w:tcBorders>
              <w:top w:val="single" w:sz="4" w:space="0" w:color="auto"/>
              <w:left w:val="single" w:sz="4" w:space="0" w:color="auto"/>
              <w:bottom w:val="single" w:sz="4" w:space="0" w:color="auto"/>
              <w:right w:val="single" w:sz="4" w:space="0" w:color="auto"/>
            </w:tcBorders>
            <w:vAlign w:val="center"/>
          </w:tcPr>
          <w:p w14:paraId="14A3BC7A" w14:textId="77777777" w:rsidR="00CB19FC" w:rsidRDefault="00CB19FC" w:rsidP="00C82BF1">
            <w:pPr>
              <w:pStyle w:val="TAC"/>
              <w:rPr>
                <w:lang w:eastAsia="zh-CN"/>
              </w:rPr>
            </w:pPr>
            <w:r w:rsidRPr="001F360D">
              <w:rPr>
                <w:rFonts w:cs="Arial"/>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688251E9" w14:textId="77777777" w:rsidR="00CB19FC" w:rsidRDefault="00CB19FC" w:rsidP="00C82BF1">
            <w:pPr>
              <w:pStyle w:val="TAC"/>
              <w:rPr>
                <w:color w:val="000000"/>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A8D3D52" w14:textId="77777777" w:rsidR="00CB19FC" w:rsidRDefault="00CB19FC" w:rsidP="00C82BF1">
            <w:pPr>
              <w:pStyle w:val="TAC"/>
            </w:pPr>
            <w:r>
              <w:t>N/A</w:t>
            </w:r>
          </w:p>
        </w:tc>
      </w:tr>
      <w:tr w:rsidR="00CB19FC" w14:paraId="350FF5C5" w14:textId="77777777" w:rsidTr="00C82B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324DF6" w14:textId="77777777" w:rsidR="00CB19FC" w:rsidRDefault="00CB19FC" w:rsidP="00C82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E5930F" w14:textId="77777777" w:rsidR="00CB19FC" w:rsidRDefault="00CB19FC" w:rsidP="00C82BF1">
            <w:pPr>
              <w:pStyle w:val="TAC"/>
              <w:rPr>
                <w:color w:val="000000"/>
              </w:rPr>
            </w:pPr>
            <w:r>
              <w:rPr>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1147853D" w14:textId="77777777" w:rsidR="00CB19FC" w:rsidRDefault="00CB19FC" w:rsidP="00C82BF1">
            <w:pPr>
              <w:pStyle w:val="TAC"/>
              <w:rPr>
                <w:lang w:eastAsia="zh-CN"/>
              </w:rPr>
            </w:pPr>
            <w:r w:rsidRPr="001F360D">
              <w:rPr>
                <w:rFonts w:cs="Arial"/>
                <w:color w:val="000000"/>
                <w:szCs w:val="18"/>
              </w:rPr>
              <w:t>2608</w:t>
            </w:r>
          </w:p>
        </w:tc>
        <w:tc>
          <w:tcPr>
            <w:tcW w:w="964" w:type="dxa"/>
            <w:tcBorders>
              <w:top w:val="single" w:sz="4" w:space="0" w:color="auto"/>
              <w:left w:val="single" w:sz="4" w:space="0" w:color="auto"/>
              <w:bottom w:val="single" w:sz="4" w:space="0" w:color="auto"/>
              <w:right w:val="single" w:sz="4" w:space="0" w:color="auto"/>
            </w:tcBorders>
            <w:vAlign w:val="center"/>
          </w:tcPr>
          <w:p w14:paraId="7FCF2004" w14:textId="77777777" w:rsidR="00CB19FC" w:rsidRDefault="00CB19FC" w:rsidP="00C82BF1">
            <w:pPr>
              <w:pStyle w:val="TAC"/>
              <w:rPr>
                <w:lang w:eastAsia="zh-CN"/>
              </w:rPr>
            </w:pPr>
            <w:r w:rsidRPr="001F360D">
              <w:rPr>
                <w:rFonts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480C35C2" w14:textId="77777777" w:rsidR="00CB19FC" w:rsidRDefault="00CB19FC" w:rsidP="00C82BF1">
            <w:pPr>
              <w:pStyle w:val="TAC"/>
              <w:rPr>
                <w:lang w:eastAsia="zh-CN"/>
              </w:rPr>
            </w:pPr>
            <w:r w:rsidRPr="001F360D">
              <w:rPr>
                <w:rFonts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7773A81" w14:textId="77777777" w:rsidR="00CB19FC" w:rsidRDefault="00CB19FC" w:rsidP="00C82BF1">
            <w:pPr>
              <w:pStyle w:val="TAC"/>
              <w:rPr>
                <w:lang w:eastAsia="zh-CN"/>
              </w:rPr>
            </w:pPr>
            <w:r w:rsidRPr="001F360D">
              <w:rPr>
                <w:rFonts w:cs="Arial"/>
                <w:color w:val="000000"/>
                <w:szCs w:val="18"/>
              </w:rPr>
              <w:t>2608</w:t>
            </w:r>
          </w:p>
        </w:tc>
        <w:tc>
          <w:tcPr>
            <w:tcW w:w="977" w:type="dxa"/>
            <w:tcBorders>
              <w:top w:val="single" w:sz="4" w:space="0" w:color="auto"/>
              <w:left w:val="single" w:sz="4" w:space="0" w:color="auto"/>
              <w:bottom w:val="single" w:sz="4" w:space="0" w:color="auto"/>
              <w:right w:val="single" w:sz="4" w:space="0" w:color="auto"/>
            </w:tcBorders>
            <w:vAlign w:val="center"/>
          </w:tcPr>
          <w:p w14:paraId="540C3756" w14:textId="77777777" w:rsidR="00CB19FC" w:rsidRDefault="00CB19FC" w:rsidP="00C82BF1">
            <w:pPr>
              <w:pStyle w:val="TAC"/>
              <w:rPr>
                <w:lang w:eastAsia="zh-CN"/>
              </w:rPr>
            </w:pPr>
            <w:r>
              <w:rPr>
                <w:rFonts w:eastAsia="Malgun Gothic" w:cs="Arial"/>
                <w:color w:val="000000"/>
                <w:lang w:eastAsia="ko-KR"/>
              </w:rPr>
              <w:t>28.7</w:t>
            </w:r>
          </w:p>
        </w:tc>
        <w:tc>
          <w:tcPr>
            <w:tcW w:w="828" w:type="dxa"/>
            <w:tcBorders>
              <w:top w:val="single" w:sz="4" w:space="0" w:color="auto"/>
              <w:left w:val="single" w:sz="4" w:space="0" w:color="auto"/>
              <w:bottom w:val="single" w:sz="4" w:space="0" w:color="auto"/>
              <w:right w:val="single" w:sz="4" w:space="0" w:color="auto"/>
            </w:tcBorders>
            <w:vAlign w:val="center"/>
          </w:tcPr>
          <w:p w14:paraId="73B3BB3A" w14:textId="77777777" w:rsidR="00CB19FC" w:rsidRDefault="00CB19FC" w:rsidP="00C82BF1">
            <w:pPr>
              <w:pStyle w:val="TAC"/>
              <w:rPr>
                <w:color w:val="000000"/>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12289DE" w14:textId="77777777" w:rsidR="00CB19FC" w:rsidRDefault="00CB19FC" w:rsidP="00C82BF1">
            <w:pPr>
              <w:pStyle w:val="TAC"/>
            </w:pPr>
            <w:r>
              <w:rPr>
                <w:rFonts w:eastAsia="Malgun Gothic"/>
                <w:kern w:val="2"/>
                <w:szCs w:val="24"/>
                <w:lang w:eastAsia="ko-KR"/>
              </w:rPr>
              <w:t>IMD2</w:t>
            </w:r>
          </w:p>
        </w:tc>
      </w:tr>
      <w:tr w:rsidR="00CB19FC" w14:paraId="445E124A" w14:textId="77777777" w:rsidTr="00C82B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0546487" w14:textId="77777777" w:rsidR="00CB19FC" w:rsidRDefault="00CB19FC" w:rsidP="00C82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A16058" w14:textId="77777777" w:rsidR="00CB19FC" w:rsidRDefault="00CB19FC" w:rsidP="00C82BF1">
            <w:pPr>
              <w:pStyle w:val="TAC"/>
              <w:rPr>
                <w:color w:val="000000"/>
              </w:rPr>
            </w:pPr>
            <w:r>
              <w:rPr>
                <w:color w:val="000000"/>
              </w:rPr>
              <w:t>n85</w:t>
            </w:r>
          </w:p>
        </w:tc>
        <w:tc>
          <w:tcPr>
            <w:tcW w:w="960" w:type="dxa"/>
            <w:tcBorders>
              <w:top w:val="single" w:sz="4" w:space="0" w:color="auto"/>
              <w:left w:val="single" w:sz="4" w:space="0" w:color="auto"/>
              <w:bottom w:val="single" w:sz="4" w:space="0" w:color="auto"/>
              <w:right w:val="single" w:sz="4" w:space="0" w:color="auto"/>
            </w:tcBorders>
            <w:vAlign w:val="center"/>
          </w:tcPr>
          <w:p w14:paraId="49F9C684" w14:textId="77777777" w:rsidR="00CB19FC" w:rsidRDefault="00CB19FC" w:rsidP="00C82BF1">
            <w:pPr>
              <w:pStyle w:val="TAC"/>
              <w:rPr>
                <w:lang w:eastAsia="zh-CN"/>
              </w:rPr>
            </w:pPr>
            <w:r w:rsidRPr="001F360D">
              <w:rPr>
                <w:rFonts w:cs="Arial"/>
                <w:szCs w:val="18"/>
              </w:rPr>
              <w:t>70</w:t>
            </w:r>
            <w:r>
              <w:rPr>
                <w:rFonts w:cs="Arial"/>
                <w:szCs w:val="18"/>
              </w:rPr>
              <w:t>8</w:t>
            </w:r>
          </w:p>
        </w:tc>
        <w:tc>
          <w:tcPr>
            <w:tcW w:w="964" w:type="dxa"/>
            <w:tcBorders>
              <w:top w:val="single" w:sz="4" w:space="0" w:color="auto"/>
              <w:left w:val="single" w:sz="4" w:space="0" w:color="auto"/>
              <w:bottom w:val="single" w:sz="4" w:space="0" w:color="auto"/>
              <w:right w:val="single" w:sz="4" w:space="0" w:color="auto"/>
            </w:tcBorders>
            <w:vAlign w:val="center"/>
          </w:tcPr>
          <w:p w14:paraId="0E4198CA" w14:textId="77777777" w:rsidR="00CB19FC" w:rsidRDefault="00CB19FC" w:rsidP="00C82BF1">
            <w:pPr>
              <w:pStyle w:val="TAC"/>
              <w:rPr>
                <w:lang w:eastAsia="zh-CN"/>
              </w:rPr>
            </w:pPr>
            <w:r w:rsidRPr="001F360D">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058F2C5E" w14:textId="77777777" w:rsidR="00CB19FC" w:rsidRDefault="00CB19FC" w:rsidP="00C82BF1">
            <w:pPr>
              <w:pStyle w:val="TAC"/>
              <w:rPr>
                <w:lang w:eastAsia="zh-CN"/>
              </w:rPr>
            </w:pPr>
            <w:r w:rsidRPr="001F360D">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0A5C15A" w14:textId="77777777" w:rsidR="00CB19FC" w:rsidRDefault="00CB19FC" w:rsidP="00C82BF1">
            <w:pPr>
              <w:pStyle w:val="TAC"/>
              <w:rPr>
                <w:lang w:eastAsia="zh-CN"/>
              </w:rPr>
            </w:pPr>
            <w:r w:rsidRPr="001F360D">
              <w:rPr>
                <w:rFonts w:cs="Arial"/>
                <w:szCs w:val="18"/>
              </w:rPr>
              <w:t>7</w:t>
            </w:r>
            <w:r>
              <w:rPr>
                <w:rFonts w:cs="Arial"/>
                <w:szCs w:val="18"/>
              </w:rPr>
              <w:t>38</w:t>
            </w:r>
          </w:p>
        </w:tc>
        <w:tc>
          <w:tcPr>
            <w:tcW w:w="977" w:type="dxa"/>
            <w:tcBorders>
              <w:top w:val="single" w:sz="4" w:space="0" w:color="auto"/>
              <w:left w:val="single" w:sz="4" w:space="0" w:color="auto"/>
              <w:bottom w:val="single" w:sz="4" w:space="0" w:color="auto"/>
              <w:right w:val="single" w:sz="4" w:space="0" w:color="auto"/>
            </w:tcBorders>
            <w:vAlign w:val="center"/>
          </w:tcPr>
          <w:p w14:paraId="51F7842B" w14:textId="77777777" w:rsidR="00CB19FC" w:rsidRDefault="00CB19FC" w:rsidP="00C82BF1">
            <w:pPr>
              <w:pStyle w:val="TAC"/>
              <w:rPr>
                <w:lang w:eastAsia="zh-CN"/>
              </w:rPr>
            </w:pPr>
            <w:r w:rsidRPr="001F360D">
              <w:rPr>
                <w:rFonts w:cs="Arial"/>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1F9643BC" w14:textId="77777777" w:rsidR="00CB19FC" w:rsidRDefault="00CB19FC" w:rsidP="00C82BF1">
            <w:pPr>
              <w:pStyle w:val="TAC"/>
              <w:rPr>
                <w:color w:val="000000"/>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2B13C2A" w14:textId="77777777" w:rsidR="00CB19FC" w:rsidRDefault="00CB19FC" w:rsidP="00C82BF1">
            <w:pPr>
              <w:pStyle w:val="TAC"/>
            </w:pPr>
            <w:r w:rsidRPr="001F360D">
              <w:rPr>
                <w:rFonts w:cs="Arial"/>
                <w:color w:val="000000"/>
              </w:rPr>
              <w:t>N/A</w:t>
            </w:r>
          </w:p>
        </w:tc>
      </w:tr>
      <w:tr w:rsidR="00CB19FC" w14:paraId="6EB8EECF" w14:textId="77777777" w:rsidTr="00C82B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F08476" w14:textId="77777777" w:rsidR="00CB19FC" w:rsidRDefault="00CB19FC" w:rsidP="00C82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168C12" w14:textId="77777777" w:rsidR="00CB19FC" w:rsidRDefault="00CB19FC" w:rsidP="00C82BF1">
            <w:pPr>
              <w:pStyle w:val="TAC"/>
              <w:rPr>
                <w:color w:val="000000"/>
              </w:rPr>
            </w:pPr>
            <w:r>
              <w:rPr>
                <w:color w:val="000000"/>
                <w:lang w:eastAsia="zh-CN"/>
              </w:rPr>
              <w:t>n25</w:t>
            </w:r>
          </w:p>
        </w:tc>
        <w:tc>
          <w:tcPr>
            <w:tcW w:w="960" w:type="dxa"/>
            <w:tcBorders>
              <w:top w:val="single" w:sz="4" w:space="0" w:color="auto"/>
              <w:left w:val="single" w:sz="4" w:space="0" w:color="auto"/>
              <w:bottom w:val="single" w:sz="4" w:space="0" w:color="auto"/>
              <w:right w:val="single" w:sz="4" w:space="0" w:color="auto"/>
            </w:tcBorders>
            <w:vAlign w:val="center"/>
          </w:tcPr>
          <w:p w14:paraId="290842EA" w14:textId="77777777" w:rsidR="00CB19FC" w:rsidRDefault="00CB19FC" w:rsidP="00C82BF1">
            <w:pPr>
              <w:pStyle w:val="TAC"/>
              <w:rPr>
                <w:lang w:eastAsia="zh-CN"/>
              </w:rPr>
            </w:pPr>
            <w:r>
              <w:rPr>
                <w:rFonts w:cs="Arial"/>
              </w:rPr>
              <w:t>1872</w:t>
            </w:r>
          </w:p>
        </w:tc>
        <w:tc>
          <w:tcPr>
            <w:tcW w:w="964" w:type="dxa"/>
            <w:tcBorders>
              <w:top w:val="single" w:sz="4" w:space="0" w:color="auto"/>
              <w:left w:val="single" w:sz="4" w:space="0" w:color="auto"/>
              <w:bottom w:val="single" w:sz="4" w:space="0" w:color="auto"/>
              <w:right w:val="single" w:sz="4" w:space="0" w:color="auto"/>
            </w:tcBorders>
            <w:vAlign w:val="center"/>
          </w:tcPr>
          <w:p w14:paraId="3CFBE393" w14:textId="77777777" w:rsidR="00CB19FC" w:rsidRDefault="00CB19FC" w:rsidP="00C82BF1">
            <w:pPr>
              <w:pStyle w:val="TAC"/>
              <w:rPr>
                <w:lang w:eastAsia="zh-CN"/>
              </w:rPr>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26564CB4" w14:textId="77777777" w:rsidR="00CB19FC" w:rsidRDefault="00CB19FC" w:rsidP="00C82BF1">
            <w:pPr>
              <w:pStyle w:val="TAC"/>
              <w:rPr>
                <w:lang w:eastAsia="zh-CN"/>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7C9681C" w14:textId="77777777" w:rsidR="00CB19FC" w:rsidRDefault="00CB19FC" w:rsidP="00C82BF1">
            <w:pPr>
              <w:pStyle w:val="TAC"/>
              <w:rPr>
                <w:lang w:eastAsia="zh-CN"/>
              </w:rPr>
            </w:pPr>
            <w:r>
              <w:rPr>
                <w:rFonts w:cs="Arial"/>
              </w:rPr>
              <w:t>1952</w:t>
            </w:r>
          </w:p>
        </w:tc>
        <w:tc>
          <w:tcPr>
            <w:tcW w:w="977" w:type="dxa"/>
            <w:tcBorders>
              <w:top w:val="single" w:sz="4" w:space="0" w:color="auto"/>
              <w:left w:val="single" w:sz="4" w:space="0" w:color="auto"/>
              <w:bottom w:val="single" w:sz="4" w:space="0" w:color="auto"/>
              <w:right w:val="single" w:sz="4" w:space="0" w:color="auto"/>
            </w:tcBorders>
            <w:vAlign w:val="center"/>
          </w:tcPr>
          <w:p w14:paraId="64ABE864" w14:textId="77777777" w:rsidR="00CB19FC" w:rsidRDefault="00CB19FC" w:rsidP="00C82BF1">
            <w:pPr>
              <w:pStyle w:val="TAC"/>
              <w:rPr>
                <w:lang w:eastAsia="zh-CN"/>
              </w:rPr>
            </w:pPr>
            <w:r>
              <w:rPr>
                <w:rFonts w:eastAsia="Malgun Gothic"/>
                <w:kern w:val="2"/>
                <w:szCs w:val="24"/>
                <w:lang w:eastAsia="ko-KR"/>
              </w:rPr>
              <w:t>26</w:t>
            </w:r>
          </w:p>
        </w:tc>
        <w:tc>
          <w:tcPr>
            <w:tcW w:w="828" w:type="dxa"/>
            <w:tcBorders>
              <w:top w:val="single" w:sz="4" w:space="0" w:color="auto"/>
              <w:left w:val="single" w:sz="4" w:space="0" w:color="auto"/>
              <w:bottom w:val="single" w:sz="4" w:space="0" w:color="auto"/>
              <w:right w:val="single" w:sz="4" w:space="0" w:color="auto"/>
            </w:tcBorders>
            <w:vAlign w:val="center"/>
          </w:tcPr>
          <w:p w14:paraId="31FF2596" w14:textId="77777777" w:rsidR="00CB19FC" w:rsidRDefault="00CB19FC" w:rsidP="00C82BF1">
            <w:pPr>
              <w:pStyle w:val="TAC"/>
              <w:rPr>
                <w:color w:val="000000"/>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451BC7E" w14:textId="77777777" w:rsidR="00CB19FC" w:rsidRDefault="00CB19FC" w:rsidP="00C82BF1">
            <w:pPr>
              <w:pStyle w:val="TAC"/>
            </w:pPr>
            <w:r>
              <w:rPr>
                <w:rFonts w:eastAsia="Malgun Gothic"/>
                <w:kern w:val="2"/>
                <w:szCs w:val="24"/>
                <w:lang w:eastAsia="ko-KR"/>
              </w:rPr>
              <w:t>IMD2</w:t>
            </w:r>
          </w:p>
        </w:tc>
      </w:tr>
      <w:tr w:rsidR="00CB19FC" w14:paraId="5A5884E7" w14:textId="77777777" w:rsidTr="00C82B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7AE6E84" w14:textId="77777777" w:rsidR="00CB19FC" w:rsidRDefault="00CB19FC" w:rsidP="00C82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D2866A" w14:textId="77777777" w:rsidR="00CB19FC" w:rsidRDefault="00CB19FC" w:rsidP="00C82BF1">
            <w:pPr>
              <w:pStyle w:val="TAC"/>
              <w:rPr>
                <w:color w:val="000000"/>
              </w:rPr>
            </w:pPr>
            <w:r>
              <w:rPr>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6C7B366B" w14:textId="77777777" w:rsidR="00CB19FC" w:rsidRDefault="00CB19FC" w:rsidP="00C82BF1">
            <w:pPr>
              <w:pStyle w:val="TAC"/>
              <w:rPr>
                <w:lang w:eastAsia="zh-CN"/>
              </w:rPr>
            </w:pPr>
            <w:r>
              <w:rPr>
                <w:rFonts w:eastAsia="Malgun Gothic"/>
                <w:kern w:val="2"/>
                <w:szCs w:val="24"/>
                <w:lang w:eastAsia="ko-KR"/>
              </w:rPr>
              <w:t>2660</w:t>
            </w:r>
          </w:p>
        </w:tc>
        <w:tc>
          <w:tcPr>
            <w:tcW w:w="964" w:type="dxa"/>
            <w:tcBorders>
              <w:top w:val="single" w:sz="4" w:space="0" w:color="auto"/>
              <w:left w:val="single" w:sz="4" w:space="0" w:color="auto"/>
              <w:bottom w:val="single" w:sz="4" w:space="0" w:color="auto"/>
              <w:right w:val="single" w:sz="4" w:space="0" w:color="auto"/>
            </w:tcBorders>
            <w:vAlign w:val="center"/>
          </w:tcPr>
          <w:p w14:paraId="4DE3A3A0" w14:textId="77777777" w:rsidR="00CB19FC" w:rsidRDefault="00CB19FC" w:rsidP="00C82BF1">
            <w:pPr>
              <w:pStyle w:val="TAC"/>
              <w:rPr>
                <w:lang w:eastAsia="zh-CN"/>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31091B99" w14:textId="77777777" w:rsidR="00CB19FC" w:rsidRDefault="00CB19FC" w:rsidP="00C82BF1">
            <w:pPr>
              <w:pStyle w:val="TAC"/>
              <w:rPr>
                <w:lang w:eastAsia="zh-CN"/>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45749AB1" w14:textId="77777777" w:rsidR="00CB19FC" w:rsidRDefault="00CB19FC" w:rsidP="00C82BF1">
            <w:pPr>
              <w:pStyle w:val="TAC"/>
              <w:rPr>
                <w:lang w:eastAsia="zh-CN"/>
              </w:rPr>
            </w:pPr>
            <w:r>
              <w:rPr>
                <w:rFonts w:eastAsia="Malgun Gothic"/>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vAlign w:val="center"/>
          </w:tcPr>
          <w:p w14:paraId="255F5789" w14:textId="77777777" w:rsidR="00CB19FC" w:rsidRDefault="00CB19FC" w:rsidP="00C82BF1">
            <w:pPr>
              <w:pStyle w:val="TAC"/>
              <w:rPr>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5ADF770" w14:textId="77777777" w:rsidR="00CB19FC" w:rsidRDefault="00CB19FC" w:rsidP="00C82BF1">
            <w:pPr>
              <w:pStyle w:val="TAC"/>
              <w:rPr>
                <w:color w:val="000000"/>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DFA6745" w14:textId="77777777" w:rsidR="00CB19FC" w:rsidRDefault="00CB19FC" w:rsidP="00C82BF1">
            <w:pPr>
              <w:pStyle w:val="TAC"/>
            </w:pPr>
            <w:r w:rsidRPr="00AF53D9">
              <w:rPr>
                <w:rFonts w:cs="Arial"/>
                <w:color w:val="000000"/>
              </w:rPr>
              <w:t>N/A</w:t>
            </w:r>
          </w:p>
        </w:tc>
      </w:tr>
      <w:tr w:rsidR="00CB19FC" w14:paraId="6E24B81B" w14:textId="77777777" w:rsidTr="00C82BF1">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0EF6CA9" w14:textId="77777777" w:rsidR="00CB19FC" w:rsidRDefault="00CB19FC" w:rsidP="00C82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4C284199" w14:textId="77777777" w:rsidR="00CB19FC" w:rsidRDefault="00CB19FC" w:rsidP="00C82BF1">
            <w:pPr>
              <w:pStyle w:val="TAC"/>
              <w:rPr>
                <w:color w:val="000000"/>
              </w:rPr>
            </w:pPr>
            <w:r>
              <w:rPr>
                <w:color w:val="000000"/>
              </w:rPr>
              <w:t>n85</w:t>
            </w:r>
          </w:p>
        </w:tc>
        <w:tc>
          <w:tcPr>
            <w:tcW w:w="960" w:type="dxa"/>
            <w:tcBorders>
              <w:top w:val="single" w:sz="4" w:space="0" w:color="auto"/>
              <w:left w:val="single" w:sz="4" w:space="0" w:color="auto"/>
              <w:right w:val="single" w:sz="4" w:space="0" w:color="auto"/>
            </w:tcBorders>
            <w:vAlign w:val="center"/>
          </w:tcPr>
          <w:p w14:paraId="3F6958E2" w14:textId="77777777" w:rsidR="00CB19FC" w:rsidRDefault="00CB19FC" w:rsidP="00C82BF1">
            <w:pPr>
              <w:pStyle w:val="TAC"/>
              <w:rPr>
                <w:lang w:eastAsia="zh-CN"/>
              </w:rPr>
            </w:pPr>
            <w:r>
              <w:t>708</w:t>
            </w:r>
          </w:p>
        </w:tc>
        <w:tc>
          <w:tcPr>
            <w:tcW w:w="964" w:type="dxa"/>
            <w:tcBorders>
              <w:top w:val="single" w:sz="4" w:space="0" w:color="auto"/>
              <w:left w:val="single" w:sz="4" w:space="0" w:color="auto"/>
              <w:right w:val="single" w:sz="4" w:space="0" w:color="auto"/>
            </w:tcBorders>
            <w:vAlign w:val="center"/>
          </w:tcPr>
          <w:p w14:paraId="4783A8D2" w14:textId="77777777" w:rsidR="00CB19FC" w:rsidRDefault="00CB19FC" w:rsidP="00C82BF1">
            <w:pPr>
              <w:pStyle w:val="TAC"/>
              <w:rPr>
                <w:lang w:eastAsia="zh-CN"/>
              </w:rPr>
            </w:pPr>
            <w:r>
              <w:rPr>
                <w:rFonts w:cs="Arial"/>
                <w:szCs w:val="18"/>
                <w:lang w:eastAsia="ko-KR"/>
              </w:rPr>
              <w:t>5</w:t>
            </w:r>
          </w:p>
        </w:tc>
        <w:tc>
          <w:tcPr>
            <w:tcW w:w="960" w:type="dxa"/>
            <w:tcBorders>
              <w:top w:val="single" w:sz="4" w:space="0" w:color="auto"/>
              <w:left w:val="single" w:sz="4" w:space="0" w:color="auto"/>
              <w:right w:val="single" w:sz="4" w:space="0" w:color="auto"/>
            </w:tcBorders>
            <w:vAlign w:val="center"/>
          </w:tcPr>
          <w:p w14:paraId="20F06E83" w14:textId="77777777" w:rsidR="00CB19FC" w:rsidRDefault="00CB19FC" w:rsidP="00C82BF1">
            <w:pPr>
              <w:pStyle w:val="TAC"/>
              <w:rPr>
                <w:lang w:eastAsia="zh-CN"/>
              </w:rPr>
            </w:pPr>
            <w:r>
              <w:rPr>
                <w:rFonts w:cs="Arial"/>
                <w:szCs w:val="18"/>
                <w:lang w:eastAsia="ko-KR"/>
              </w:rPr>
              <w:t>50</w:t>
            </w:r>
          </w:p>
        </w:tc>
        <w:tc>
          <w:tcPr>
            <w:tcW w:w="960" w:type="dxa"/>
            <w:tcBorders>
              <w:top w:val="single" w:sz="4" w:space="0" w:color="auto"/>
              <w:left w:val="single" w:sz="4" w:space="0" w:color="auto"/>
              <w:right w:val="single" w:sz="4" w:space="0" w:color="auto"/>
            </w:tcBorders>
            <w:vAlign w:val="center"/>
          </w:tcPr>
          <w:p w14:paraId="42CC527C" w14:textId="77777777" w:rsidR="00CB19FC" w:rsidRDefault="00CB19FC" w:rsidP="00C82BF1">
            <w:pPr>
              <w:pStyle w:val="TAC"/>
              <w:rPr>
                <w:lang w:eastAsia="zh-CN"/>
              </w:rPr>
            </w:pPr>
            <w:r>
              <w:rPr>
                <w:rFonts w:cs="Arial"/>
                <w:szCs w:val="18"/>
                <w:lang w:eastAsia="ko-KR"/>
              </w:rPr>
              <w:t>738</w:t>
            </w:r>
          </w:p>
        </w:tc>
        <w:tc>
          <w:tcPr>
            <w:tcW w:w="977" w:type="dxa"/>
            <w:tcBorders>
              <w:top w:val="single" w:sz="4" w:space="0" w:color="auto"/>
              <w:left w:val="single" w:sz="4" w:space="0" w:color="auto"/>
              <w:bottom w:val="single" w:sz="4" w:space="0" w:color="auto"/>
              <w:right w:val="single" w:sz="4" w:space="0" w:color="auto"/>
            </w:tcBorders>
            <w:vAlign w:val="center"/>
          </w:tcPr>
          <w:p w14:paraId="3385300C" w14:textId="77777777" w:rsidR="00CB19FC" w:rsidRDefault="00CB19FC" w:rsidP="00C82BF1">
            <w:pPr>
              <w:pStyle w:val="TAC"/>
              <w:rPr>
                <w:lang w:eastAsia="zh-CN"/>
              </w:rPr>
            </w:pPr>
            <w:r>
              <w:rPr>
                <w:rFonts w:eastAsia="Malgun Gothic"/>
                <w:kern w:val="2"/>
                <w:szCs w:val="24"/>
                <w:lang w:eastAsia="ko-KR"/>
              </w:rPr>
              <w:t>N/A</w:t>
            </w:r>
          </w:p>
        </w:tc>
        <w:tc>
          <w:tcPr>
            <w:tcW w:w="828" w:type="dxa"/>
            <w:tcBorders>
              <w:top w:val="single" w:sz="4" w:space="0" w:color="auto"/>
              <w:left w:val="single" w:sz="4" w:space="0" w:color="auto"/>
              <w:right w:val="single" w:sz="4" w:space="0" w:color="auto"/>
            </w:tcBorders>
            <w:vAlign w:val="center"/>
          </w:tcPr>
          <w:p w14:paraId="1790FD66" w14:textId="77777777" w:rsidR="00CB19FC" w:rsidRDefault="00CB19FC" w:rsidP="00C82BF1">
            <w:pPr>
              <w:pStyle w:val="TAC"/>
              <w:rPr>
                <w:color w:val="000000"/>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3055FF02" w14:textId="77777777" w:rsidR="00CB19FC" w:rsidRDefault="00CB19FC" w:rsidP="00C82BF1">
            <w:pPr>
              <w:pStyle w:val="TAC"/>
            </w:pPr>
            <w:r w:rsidRPr="00AF53D9">
              <w:rPr>
                <w:rFonts w:cs="Arial"/>
                <w:color w:val="000000"/>
              </w:rPr>
              <w:t>N/A</w:t>
            </w:r>
          </w:p>
        </w:tc>
      </w:tr>
      <w:tr w:rsidR="00CB19FC" w14:paraId="539F7C45" w14:textId="77777777" w:rsidTr="00C82BF1">
        <w:trPr>
          <w:trHeight w:val="187"/>
          <w:jc w:val="center"/>
        </w:trPr>
        <w:tc>
          <w:tcPr>
            <w:tcW w:w="9859" w:type="dxa"/>
            <w:gridSpan w:val="9"/>
            <w:tcBorders>
              <w:top w:val="nil"/>
              <w:left w:val="single" w:sz="4" w:space="0" w:color="auto"/>
              <w:bottom w:val="single" w:sz="4" w:space="0" w:color="auto"/>
              <w:right w:val="single" w:sz="4" w:space="0" w:color="auto"/>
            </w:tcBorders>
            <w:shd w:val="clear" w:color="auto" w:fill="auto"/>
            <w:vAlign w:val="center"/>
          </w:tcPr>
          <w:p w14:paraId="11B7CF7C" w14:textId="77777777" w:rsidR="00CB19FC" w:rsidRPr="00222E7C" w:rsidRDefault="00CB19FC" w:rsidP="00C82BF1">
            <w:pPr>
              <w:pStyle w:val="TAN"/>
            </w:pPr>
            <w:r>
              <w:t xml:space="preserve">NOTE </w:t>
            </w:r>
            <w:r>
              <w:rPr>
                <w:lang w:eastAsia="zh-CN"/>
              </w:rPr>
              <w:t>4</w:t>
            </w:r>
            <w:r>
              <w:t>:</w:t>
            </w:r>
            <w:r>
              <w:tab/>
              <w:t>This band is subject to IMD5 also which MSD is not specified.</w:t>
            </w:r>
          </w:p>
        </w:tc>
      </w:tr>
    </w:tbl>
    <w:p w14:paraId="286F540F" w14:textId="77777777" w:rsidR="00CB19FC" w:rsidRPr="007D79B1" w:rsidRDefault="00CB19FC" w:rsidP="00CB19FC">
      <w:pPr>
        <w:rPr>
          <w:rFonts w:ascii="Arial" w:hAnsi="Arial" w:cs="Arial"/>
          <w:color w:val="0000FF"/>
          <w:sz w:val="32"/>
          <w:szCs w:val="32"/>
          <w:lang w:eastAsia="ja-JP"/>
        </w:rPr>
      </w:pPr>
    </w:p>
    <w:p w14:paraId="584E8A41" w14:textId="28C42C87" w:rsidR="00C82BF1" w:rsidRDefault="00C82BF1" w:rsidP="00C82BF1">
      <w:pPr>
        <w:pStyle w:val="21"/>
      </w:pPr>
      <w:bookmarkStart w:id="439" w:name="_Toc136288388"/>
      <w:r>
        <w:rPr>
          <w:rFonts w:hint="eastAsia"/>
        </w:rPr>
        <w:lastRenderedPageBreak/>
        <w:t>5.</w:t>
      </w:r>
      <w:r>
        <w:t>40</w:t>
      </w:r>
      <w:r w:rsidRPr="000469EC">
        <w:tab/>
      </w:r>
      <w:r>
        <w:rPr>
          <w:rFonts w:hint="eastAsia"/>
        </w:rPr>
        <w:t>CA_n</w:t>
      </w:r>
      <w:r>
        <w:t>25</w:t>
      </w:r>
      <w:r>
        <w:rPr>
          <w:rFonts w:hint="eastAsia"/>
        </w:rPr>
        <w:t>-n</w:t>
      </w:r>
      <w:r>
        <w:t>77</w:t>
      </w:r>
      <w:r>
        <w:rPr>
          <w:rFonts w:hint="eastAsia"/>
        </w:rPr>
        <w:t>-n</w:t>
      </w:r>
      <w:r>
        <w:t>85</w:t>
      </w:r>
      <w:bookmarkEnd w:id="439"/>
    </w:p>
    <w:p w14:paraId="67FBE0C5" w14:textId="4BCEB6FC" w:rsidR="00C82BF1" w:rsidRPr="00A20126" w:rsidRDefault="00C82BF1" w:rsidP="00C82BF1">
      <w:pPr>
        <w:pStyle w:val="31"/>
      </w:pPr>
      <w:bookmarkStart w:id="440" w:name="_Toc136288389"/>
      <w:r>
        <w:t>5.40.1</w:t>
      </w:r>
      <w:r>
        <w:tab/>
        <w:t>Common for 1 band UL and 2 bands UL CA</w:t>
      </w:r>
      <w:bookmarkEnd w:id="440"/>
    </w:p>
    <w:p w14:paraId="44EAD1B0" w14:textId="269E7607" w:rsidR="00C82BF1" w:rsidRDefault="00C82BF1" w:rsidP="00C82BF1">
      <w:pPr>
        <w:pStyle w:val="41"/>
      </w:pPr>
      <w:bookmarkStart w:id="441" w:name="_Toc136288390"/>
      <w:r>
        <w:rPr>
          <w:rFonts w:hint="eastAsia"/>
        </w:rPr>
        <w:t>5.</w:t>
      </w:r>
      <w:r>
        <w:t>40</w:t>
      </w:r>
      <w:r>
        <w:rPr>
          <w:rFonts w:hint="eastAsia"/>
        </w:rPr>
        <w:t>.1</w:t>
      </w:r>
      <w:r>
        <w:t>.1</w:t>
      </w:r>
      <w:r>
        <w:tab/>
        <w:t xml:space="preserve">Operating bands for </w:t>
      </w:r>
      <w:r>
        <w:rPr>
          <w:rFonts w:hint="eastAsia"/>
        </w:rPr>
        <w:t>CA</w:t>
      </w:r>
      <w:bookmarkEnd w:id="441"/>
    </w:p>
    <w:p w14:paraId="7F7B2AE5" w14:textId="10ED1F11" w:rsidR="00C82BF1" w:rsidRPr="00AC4AB0" w:rsidRDefault="00C82BF1" w:rsidP="00C82BF1">
      <w:pPr>
        <w:pStyle w:val="TH"/>
        <w:rPr>
          <w:rFonts w:cs="Arial"/>
        </w:rPr>
      </w:pPr>
      <w:r>
        <w:rPr>
          <w:rFonts w:cs="Arial"/>
        </w:rPr>
        <w:t>Table 5.40.1.1-1</w:t>
      </w:r>
      <w:r w:rsidRPr="00AC4AB0">
        <w:rPr>
          <w:rFonts w:cs="Arial"/>
        </w:rP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306"/>
        <w:gridCol w:w="1134"/>
        <w:gridCol w:w="426"/>
        <w:gridCol w:w="1134"/>
        <w:gridCol w:w="1752"/>
      </w:tblGrid>
      <w:tr w:rsidR="00C82BF1" w14:paraId="5FD4A1B1" w14:textId="77777777" w:rsidTr="00C82BF1">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33298ADA" w14:textId="77777777" w:rsidR="00C82BF1" w:rsidRDefault="00C82BF1" w:rsidP="00C82BF1">
            <w:pPr>
              <w:pStyle w:val="TAH"/>
            </w:pPr>
            <w:r>
              <w:rPr>
                <w:rFonts w:eastAsia="Malgun Gothic"/>
              </w:rPr>
              <w:t>NR Band</w:t>
            </w:r>
          </w:p>
        </w:tc>
        <w:tc>
          <w:tcPr>
            <w:tcW w:w="2689" w:type="dxa"/>
            <w:gridSpan w:val="3"/>
            <w:tcBorders>
              <w:top w:val="single" w:sz="4" w:space="0" w:color="auto"/>
              <w:left w:val="single" w:sz="4" w:space="0" w:color="auto"/>
              <w:bottom w:val="single" w:sz="4" w:space="0" w:color="auto"/>
              <w:right w:val="single" w:sz="4" w:space="0" w:color="auto"/>
            </w:tcBorders>
          </w:tcPr>
          <w:p w14:paraId="5BC0AA2E" w14:textId="77777777" w:rsidR="00C82BF1" w:rsidRDefault="00C82BF1" w:rsidP="00C82BF1">
            <w:pPr>
              <w:pStyle w:val="TAH"/>
            </w:pPr>
            <w:r>
              <w:rPr>
                <w:rFonts w:eastAsia="Malgun Gothic"/>
              </w:rPr>
              <w:t>Uplink (UL) band</w:t>
            </w:r>
          </w:p>
        </w:tc>
        <w:tc>
          <w:tcPr>
            <w:tcW w:w="2694" w:type="dxa"/>
            <w:gridSpan w:val="3"/>
            <w:tcBorders>
              <w:top w:val="single" w:sz="4" w:space="0" w:color="auto"/>
              <w:left w:val="single" w:sz="4" w:space="0" w:color="auto"/>
              <w:bottom w:val="single" w:sz="4" w:space="0" w:color="auto"/>
              <w:right w:val="single" w:sz="4" w:space="0" w:color="auto"/>
            </w:tcBorders>
          </w:tcPr>
          <w:p w14:paraId="094D9083" w14:textId="77777777" w:rsidR="00C82BF1" w:rsidRDefault="00C82BF1" w:rsidP="00C82BF1">
            <w:pPr>
              <w:pStyle w:val="TAH"/>
            </w:pPr>
            <w:r>
              <w:rPr>
                <w:rFonts w:eastAsia="Malgun Gothic"/>
              </w:rPr>
              <w:t>Downlink (DL) band</w:t>
            </w:r>
          </w:p>
        </w:tc>
        <w:tc>
          <w:tcPr>
            <w:tcW w:w="1752" w:type="dxa"/>
            <w:vMerge w:val="restart"/>
            <w:tcBorders>
              <w:top w:val="single" w:sz="4" w:space="0" w:color="auto"/>
              <w:left w:val="single" w:sz="4" w:space="0" w:color="auto"/>
              <w:bottom w:val="single" w:sz="4" w:space="0" w:color="auto"/>
              <w:right w:val="single" w:sz="4" w:space="0" w:color="auto"/>
            </w:tcBorders>
            <w:vAlign w:val="center"/>
          </w:tcPr>
          <w:p w14:paraId="7FADB758" w14:textId="77777777" w:rsidR="00C82BF1" w:rsidRDefault="00C82BF1" w:rsidP="00C82BF1">
            <w:pPr>
              <w:pStyle w:val="TAH"/>
              <w:rPr>
                <w:rFonts w:eastAsia="Malgun Gothic"/>
              </w:rPr>
            </w:pPr>
            <w:r>
              <w:rPr>
                <w:rFonts w:eastAsia="Malgun Gothic"/>
              </w:rPr>
              <w:t>Duplex</w:t>
            </w:r>
          </w:p>
          <w:p w14:paraId="465FAF4B" w14:textId="77777777" w:rsidR="00C82BF1" w:rsidRDefault="00C82BF1" w:rsidP="00C82BF1">
            <w:pPr>
              <w:pStyle w:val="TAH"/>
            </w:pPr>
            <w:r>
              <w:t>mode</w:t>
            </w:r>
          </w:p>
        </w:tc>
      </w:tr>
      <w:tr w:rsidR="00C82BF1" w14:paraId="34A2B7BE" w14:textId="77777777" w:rsidTr="00C82BF1">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7B4BEE25" w14:textId="77777777" w:rsidR="00C82BF1" w:rsidRDefault="00C82BF1" w:rsidP="00C82BF1">
            <w:pPr>
              <w:pStyle w:val="TAH"/>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2AFC0265" w14:textId="77777777" w:rsidR="00C82BF1" w:rsidRDefault="00C82BF1" w:rsidP="00C82BF1">
            <w:pPr>
              <w:pStyle w:val="TAH"/>
            </w:pPr>
            <w:r>
              <w:rPr>
                <w:rFonts w:eastAsia="Malgun Gothic"/>
              </w:rPr>
              <w:t>BS receive / UE transmit</w:t>
            </w:r>
          </w:p>
        </w:tc>
        <w:tc>
          <w:tcPr>
            <w:tcW w:w="2694" w:type="dxa"/>
            <w:gridSpan w:val="3"/>
            <w:tcBorders>
              <w:top w:val="single" w:sz="4" w:space="0" w:color="auto"/>
              <w:left w:val="single" w:sz="4" w:space="0" w:color="auto"/>
              <w:bottom w:val="single" w:sz="4" w:space="0" w:color="auto"/>
              <w:right w:val="single" w:sz="4" w:space="0" w:color="auto"/>
            </w:tcBorders>
          </w:tcPr>
          <w:p w14:paraId="20F4A766" w14:textId="77777777" w:rsidR="00C82BF1" w:rsidRDefault="00C82BF1" w:rsidP="00C82BF1">
            <w:pPr>
              <w:pStyle w:val="TAH"/>
            </w:pPr>
            <w:r>
              <w:rPr>
                <w:rFonts w:eastAsia="Malgun Gothic"/>
              </w:rPr>
              <w:t>BS transmit / UE receive</w:t>
            </w:r>
          </w:p>
        </w:tc>
        <w:tc>
          <w:tcPr>
            <w:tcW w:w="1752" w:type="dxa"/>
            <w:vMerge/>
            <w:tcBorders>
              <w:top w:val="single" w:sz="4" w:space="0" w:color="auto"/>
              <w:left w:val="single" w:sz="4" w:space="0" w:color="auto"/>
              <w:bottom w:val="single" w:sz="4" w:space="0" w:color="auto"/>
              <w:right w:val="single" w:sz="4" w:space="0" w:color="auto"/>
            </w:tcBorders>
            <w:vAlign w:val="center"/>
          </w:tcPr>
          <w:p w14:paraId="64C6AB33" w14:textId="77777777" w:rsidR="00C82BF1" w:rsidRDefault="00C82BF1" w:rsidP="00C82BF1">
            <w:pPr>
              <w:pStyle w:val="TAH"/>
              <w:rPr>
                <w:rFonts w:eastAsia="Malgun Gothic"/>
              </w:rPr>
            </w:pPr>
          </w:p>
        </w:tc>
      </w:tr>
      <w:tr w:rsidR="00C82BF1" w14:paraId="63F8AC18" w14:textId="77777777" w:rsidTr="00C82BF1">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616FC34C" w14:textId="77777777" w:rsidR="00C82BF1" w:rsidRDefault="00C82BF1" w:rsidP="00C82BF1">
            <w:pPr>
              <w:pStyle w:val="TAH"/>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17A41B32" w14:textId="77777777" w:rsidR="00C82BF1" w:rsidRDefault="00C82BF1" w:rsidP="00C82BF1">
            <w:pPr>
              <w:pStyle w:val="TAH"/>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2694" w:type="dxa"/>
            <w:gridSpan w:val="3"/>
            <w:tcBorders>
              <w:top w:val="single" w:sz="4" w:space="0" w:color="auto"/>
              <w:left w:val="single" w:sz="4" w:space="0" w:color="auto"/>
              <w:bottom w:val="single" w:sz="4" w:space="0" w:color="auto"/>
              <w:right w:val="single" w:sz="4" w:space="0" w:color="auto"/>
            </w:tcBorders>
            <w:vAlign w:val="center"/>
          </w:tcPr>
          <w:p w14:paraId="0DB405D0" w14:textId="77777777" w:rsidR="00C82BF1" w:rsidRDefault="00C82BF1" w:rsidP="00C82BF1">
            <w:pPr>
              <w:pStyle w:val="TAH"/>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752" w:type="dxa"/>
            <w:vMerge/>
            <w:tcBorders>
              <w:top w:val="single" w:sz="4" w:space="0" w:color="auto"/>
              <w:left w:val="single" w:sz="4" w:space="0" w:color="auto"/>
              <w:bottom w:val="single" w:sz="4" w:space="0" w:color="auto"/>
              <w:right w:val="single" w:sz="4" w:space="0" w:color="auto"/>
            </w:tcBorders>
            <w:vAlign w:val="center"/>
          </w:tcPr>
          <w:p w14:paraId="4E4FBC53" w14:textId="77777777" w:rsidR="00C82BF1" w:rsidRDefault="00C82BF1" w:rsidP="00C82BF1">
            <w:pPr>
              <w:pStyle w:val="TAH"/>
              <w:rPr>
                <w:rFonts w:eastAsia="Malgun Gothic"/>
              </w:rPr>
            </w:pPr>
          </w:p>
        </w:tc>
      </w:tr>
      <w:tr w:rsidR="00C82BF1" w14:paraId="6B8D5238" w14:textId="77777777" w:rsidTr="00C82BF1">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55EEFCCB" w14:textId="77777777" w:rsidR="00C82BF1" w:rsidRDefault="00C82BF1" w:rsidP="00C82BF1">
            <w:pPr>
              <w:keepNext/>
              <w:keepLines/>
              <w:jc w:val="center"/>
              <w:rPr>
                <w:rFonts w:ascii="Arial" w:hAnsi="Arial" w:cs="Arial"/>
                <w:sz w:val="18"/>
              </w:rPr>
            </w:pPr>
            <w:r>
              <w:rPr>
                <w:rFonts w:ascii="Arial" w:eastAsia="宋体" w:hAnsi="Arial" w:cs="Arial" w:hint="eastAsia"/>
                <w:sz w:val="18"/>
              </w:rPr>
              <w:t>n</w:t>
            </w:r>
            <w:r>
              <w:rPr>
                <w:rFonts w:ascii="Arial" w:eastAsia="宋体" w:hAnsi="Arial" w:cs="Arial"/>
                <w:sz w:val="18"/>
              </w:rPr>
              <w:t>25</w:t>
            </w:r>
          </w:p>
        </w:tc>
        <w:tc>
          <w:tcPr>
            <w:tcW w:w="1088" w:type="dxa"/>
            <w:tcBorders>
              <w:top w:val="single" w:sz="4" w:space="0" w:color="auto"/>
              <w:left w:val="single" w:sz="4" w:space="0" w:color="auto"/>
              <w:bottom w:val="single" w:sz="4" w:space="0" w:color="auto"/>
              <w:right w:val="nil"/>
            </w:tcBorders>
          </w:tcPr>
          <w:p w14:paraId="4C64DD0C" w14:textId="77777777" w:rsidR="00C82BF1" w:rsidRDefault="00C82BF1" w:rsidP="00C82BF1">
            <w:pPr>
              <w:keepNext/>
              <w:keepLines/>
              <w:jc w:val="right"/>
              <w:rPr>
                <w:rFonts w:ascii="Arial" w:eastAsia="宋体" w:hAnsi="Arial" w:cs="Arial"/>
                <w:color w:val="000000"/>
                <w:sz w:val="18"/>
              </w:rPr>
            </w:pPr>
            <w:r>
              <w:rPr>
                <w:rFonts w:ascii="Arial" w:eastAsia="宋体" w:hAnsi="Arial" w:cs="Arial"/>
                <w:color w:val="000000"/>
                <w:sz w:val="18"/>
              </w:rPr>
              <w:t>1850 MHz</w:t>
            </w:r>
          </w:p>
        </w:tc>
        <w:tc>
          <w:tcPr>
            <w:tcW w:w="295" w:type="dxa"/>
            <w:tcBorders>
              <w:top w:val="single" w:sz="4" w:space="0" w:color="auto"/>
              <w:left w:val="nil"/>
              <w:bottom w:val="single" w:sz="4" w:space="0" w:color="auto"/>
              <w:right w:val="nil"/>
            </w:tcBorders>
          </w:tcPr>
          <w:p w14:paraId="54810560" w14:textId="77777777" w:rsidR="00C82BF1" w:rsidRDefault="00C82BF1" w:rsidP="00C82BF1">
            <w:pPr>
              <w:keepNext/>
              <w:keepLines/>
              <w:jc w:val="center"/>
              <w:rPr>
                <w:rFonts w:ascii="Arial" w:hAnsi="Arial" w:cs="Arial"/>
                <w:color w:val="000000"/>
                <w:sz w:val="18"/>
              </w:rPr>
            </w:pPr>
            <w:r>
              <w:rPr>
                <w:rFonts w:ascii="Arial" w:hAnsi="Arial" w:cs="Arial"/>
                <w:color w:val="000000"/>
                <w:sz w:val="18"/>
              </w:rPr>
              <w:t>–</w:t>
            </w:r>
          </w:p>
        </w:tc>
        <w:tc>
          <w:tcPr>
            <w:tcW w:w="1306" w:type="dxa"/>
            <w:tcBorders>
              <w:top w:val="single" w:sz="4" w:space="0" w:color="auto"/>
              <w:left w:val="nil"/>
              <w:bottom w:val="single" w:sz="4" w:space="0" w:color="auto"/>
              <w:right w:val="single" w:sz="4" w:space="0" w:color="auto"/>
            </w:tcBorders>
          </w:tcPr>
          <w:p w14:paraId="74B822EA" w14:textId="77777777" w:rsidR="00C82BF1" w:rsidRDefault="00C82BF1" w:rsidP="00C82BF1">
            <w:pPr>
              <w:keepNext/>
              <w:keepLines/>
              <w:rPr>
                <w:rFonts w:ascii="Arial" w:eastAsia="宋体" w:hAnsi="Arial" w:cs="Arial"/>
                <w:color w:val="000000"/>
                <w:sz w:val="18"/>
              </w:rPr>
            </w:pPr>
            <w:r>
              <w:rPr>
                <w:rFonts w:ascii="Arial" w:eastAsia="宋体" w:hAnsi="Arial" w:cs="Arial"/>
                <w:color w:val="000000"/>
                <w:sz w:val="18"/>
              </w:rPr>
              <w:t>1915 MHz</w:t>
            </w:r>
          </w:p>
        </w:tc>
        <w:tc>
          <w:tcPr>
            <w:tcW w:w="1134" w:type="dxa"/>
            <w:tcBorders>
              <w:top w:val="single" w:sz="4" w:space="0" w:color="auto"/>
              <w:left w:val="single" w:sz="4" w:space="0" w:color="auto"/>
              <w:bottom w:val="single" w:sz="4" w:space="0" w:color="auto"/>
              <w:right w:val="nil"/>
            </w:tcBorders>
          </w:tcPr>
          <w:p w14:paraId="5720728D" w14:textId="77777777" w:rsidR="00C82BF1" w:rsidRDefault="00C82BF1" w:rsidP="00C82BF1">
            <w:pPr>
              <w:keepNext/>
              <w:keepLines/>
              <w:jc w:val="right"/>
              <w:rPr>
                <w:rFonts w:ascii="Arial" w:eastAsia="宋体" w:hAnsi="Arial" w:cs="Arial"/>
                <w:color w:val="000000"/>
                <w:sz w:val="18"/>
              </w:rPr>
            </w:pPr>
            <w:r>
              <w:rPr>
                <w:rFonts w:ascii="Arial" w:eastAsia="宋体" w:hAnsi="Arial" w:cs="Arial"/>
                <w:color w:val="000000"/>
                <w:sz w:val="18"/>
              </w:rPr>
              <w:t>1930 MHz</w:t>
            </w:r>
          </w:p>
        </w:tc>
        <w:tc>
          <w:tcPr>
            <w:tcW w:w="426" w:type="dxa"/>
            <w:tcBorders>
              <w:top w:val="single" w:sz="4" w:space="0" w:color="auto"/>
              <w:left w:val="nil"/>
              <w:bottom w:val="single" w:sz="4" w:space="0" w:color="auto"/>
              <w:right w:val="nil"/>
            </w:tcBorders>
          </w:tcPr>
          <w:p w14:paraId="12D77BB1" w14:textId="77777777" w:rsidR="00C82BF1" w:rsidRDefault="00C82BF1" w:rsidP="00C82BF1">
            <w:pPr>
              <w:keepNext/>
              <w:keepLines/>
              <w:jc w:val="center"/>
              <w:rPr>
                <w:rFonts w:ascii="Arial" w:hAnsi="Arial" w:cs="Arial"/>
                <w:color w:val="000000"/>
                <w:sz w:val="18"/>
              </w:rPr>
            </w:pPr>
            <w:r>
              <w:rPr>
                <w:rFonts w:ascii="Arial" w:hAnsi="Arial" w:cs="Arial"/>
                <w:color w:val="000000"/>
                <w:sz w:val="18"/>
              </w:rPr>
              <w:t>–</w:t>
            </w:r>
          </w:p>
        </w:tc>
        <w:tc>
          <w:tcPr>
            <w:tcW w:w="1134" w:type="dxa"/>
            <w:tcBorders>
              <w:top w:val="single" w:sz="4" w:space="0" w:color="auto"/>
              <w:left w:val="nil"/>
              <w:bottom w:val="single" w:sz="4" w:space="0" w:color="auto"/>
              <w:right w:val="single" w:sz="4" w:space="0" w:color="auto"/>
            </w:tcBorders>
          </w:tcPr>
          <w:p w14:paraId="6FB1016D" w14:textId="77777777" w:rsidR="00C82BF1" w:rsidRDefault="00C82BF1" w:rsidP="00C82BF1">
            <w:pPr>
              <w:keepNext/>
              <w:keepLines/>
              <w:rPr>
                <w:rFonts w:ascii="Arial" w:eastAsia="宋体" w:hAnsi="Arial" w:cs="Arial"/>
                <w:color w:val="000000"/>
                <w:sz w:val="18"/>
              </w:rPr>
            </w:pPr>
            <w:r>
              <w:rPr>
                <w:rFonts w:ascii="Arial" w:eastAsia="宋体" w:hAnsi="Arial" w:cs="Arial"/>
                <w:color w:val="000000"/>
                <w:sz w:val="18"/>
              </w:rPr>
              <w:t>1995 MHz</w:t>
            </w:r>
          </w:p>
        </w:tc>
        <w:tc>
          <w:tcPr>
            <w:tcW w:w="1752" w:type="dxa"/>
            <w:tcBorders>
              <w:top w:val="single" w:sz="4" w:space="0" w:color="auto"/>
              <w:left w:val="single" w:sz="4" w:space="0" w:color="auto"/>
              <w:bottom w:val="single" w:sz="4" w:space="0" w:color="auto"/>
              <w:right w:val="single" w:sz="4" w:space="0" w:color="auto"/>
            </w:tcBorders>
            <w:vAlign w:val="center"/>
          </w:tcPr>
          <w:p w14:paraId="7490A16A" w14:textId="77777777" w:rsidR="00C82BF1" w:rsidRDefault="00C82BF1" w:rsidP="00C82BF1">
            <w:pPr>
              <w:keepNext/>
              <w:keepLines/>
              <w:jc w:val="center"/>
              <w:rPr>
                <w:rFonts w:ascii="Arial" w:hAnsi="Arial" w:cs="Arial"/>
                <w:sz w:val="18"/>
              </w:rPr>
            </w:pPr>
            <w:r>
              <w:rPr>
                <w:rFonts w:ascii="Arial" w:hAnsi="Arial" w:cs="Arial"/>
                <w:sz w:val="18"/>
              </w:rPr>
              <w:t>FDD</w:t>
            </w:r>
          </w:p>
        </w:tc>
      </w:tr>
      <w:tr w:rsidR="00C82BF1" w14:paraId="3B2CEDB1" w14:textId="77777777" w:rsidTr="00C82BF1">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27983225" w14:textId="77777777" w:rsidR="00C82BF1" w:rsidRDefault="00C82BF1" w:rsidP="00C82BF1">
            <w:pPr>
              <w:keepNext/>
              <w:keepLines/>
              <w:jc w:val="center"/>
              <w:rPr>
                <w:rFonts w:ascii="Arial" w:hAnsi="Arial" w:cs="Arial"/>
                <w:sz w:val="18"/>
              </w:rPr>
            </w:pPr>
            <w:r>
              <w:rPr>
                <w:rFonts w:ascii="Arial" w:eastAsia="宋体" w:hAnsi="Arial" w:cs="Arial" w:hint="eastAsia"/>
                <w:sz w:val="18"/>
              </w:rPr>
              <w:t>n77</w:t>
            </w:r>
          </w:p>
        </w:tc>
        <w:tc>
          <w:tcPr>
            <w:tcW w:w="1088" w:type="dxa"/>
            <w:tcBorders>
              <w:top w:val="single" w:sz="4" w:space="0" w:color="auto"/>
              <w:left w:val="single" w:sz="4" w:space="0" w:color="auto"/>
              <w:bottom w:val="single" w:sz="4" w:space="0" w:color="auto"/>
              <w:right w:val="nil"/>
            </w:tcBorders>
            <w:vAlign w:val="center"/>
          </w:tcPr>
          <w:p w14:paraId="14C87C67" w14:textId="77777777" w:rsidR="00C82BF1" w:rsidRDefault="00C82BF1" w:rsidP="00C82BF1">
            <w:pPr>
              <w:keepNext/>
              <w:keepLines/>
              <w:jc w:val="right"/>
              <w:rPr>
                <w:rFonts w:ascii="Arial" w:hAnsi="Arial" w:cs="Arial"/>
                <w:sz w:val="18"/>
              </w:rPr>
            </w:pPr>
            <w:r>
              <w:rPr>
                <w:rFonts w:ascii="Arial" w:hAnsi="Arial" w:cs="Arial"/>
                <w:sz w:val="18"/>
              </w:rPr>
              <w:t>3300 MHz</w:t>
            </w:r>
          </w:p>
        </w:tc>
        <w:tc>
          <w:tcPr>
            <w:tcW w:w="295" w:type="dxa"/>
            <w:tcBorders>
              <w:top w:val="single" w:sz="4" w:space="0" w:color="auto"/>
              <w:left w:val="nil"/>
              <w:bottom w:val="single" w:sz="4" w:space="0" w:color="auto"/>
              <w:right w:val="nil"/>
            </w:tcBorders>
            <w:vAlign w:val="center"/>
          </w:tcPr>
          <w:p w14:paraId="6A592F6A" w14:textId="77777777" w:rsidR="00C82BF1" w:rsidRDefault="00C82BF1" w:rsidP="00C82BF1">
            <w:pPr>
              <w:keepNext/>
              <w:keepLines/>
              <w:jc w:val="center"/>
              <w:rPr>
                <w:rFonts w:ascii="Arial" w:hAnsi="Arial" w:cs="Arial"/>
                <w:sz w:val="18"/>
              </w:rPr>
            </w:pPr>
            <w:r>
              <w:rPr>
                <w:rFonts w:ascii="Arial" w:hAnsi="Arial"/>
                <w:sz w:val="18"/>
              </w:rPr>
              <w:t>–</w:t>
            </w:r>
          </w:p>
        </w:tc>
        <w:tc>
          <w:tcPr>
            <w:tcW w:w="1306" w:type="dxa"/>
            <w:tcBorders>
              <w:top w:val="single" w:sz="4" w:space="0" w:color="auto"/>
              <w:left w:val="nil"/>
              <w:bottom w:val="single" w:sz="4" w:space="0" w:color="auto"/>
              <w:right w:val="single" w:sz="4" w:space="0" w:color="auto"/>
            </w:tcBorders>
            <w:vAlign w:val="center"/>
          </w:tcPr>
          <w:p w14:paraId="7A7CF7F4" w14:textId="77777777" w:rsidR="00C82BF1" w:rsidRDefault="00C82BF1" w:rsidP="00C82BF1">
            <w:pPr>
              <w:keepNext/>
              <w:keepLines/>
              <w:rPr>
                <w:rFonts w:ascii="Arial" w:hAnsi="Arial" w:cs="Arial"/>
                <w:sz w:val="18"/>
              </w:rPr>
            </w:pPr>
            <w:r>
              <w:rPr>
                <w:rFonts w:ascii="Arial" w:hAnsi="Arial" w:cs="Arial"/>
                <w:sz w:val="18"/>
              </w:rPr>
              <w:t xml:space="preserve">4200 </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vAlign w:val="center"/>
          </w:tcPr>
          <w:p w14:paraId="274154E9" w14:textId="77777777" w:rsidR="00C82BF1" w:rsidRDefault="00C82BF1" w:rsidP="00C82BF1">
            <w:pPr>
              <w:keepNext/>
              <w:keepLines/>
              <w:jc w:val="right"/>
              <w:rPr>
                <w:rFonts w:ascii="Arial" w:hAnsi="Arial" w:cs="Arial"/>
                <w:sz w:val="18"/>
              </w:rPr>
            </w:pPr>
            <w:r>
              <w:rPr>
                <w:rFonts w:ascii="Arial" w:hAnsi="Arial" w:cs="Arial"/>
                <w:sz w:val="18"/>
              </w:rPr>
              <w:t>3300 MHz</w:t>
            </w:r>
          </w:p>
        </w:tc>
        <w:tc>
          <w:tcPr>
            <w:tcW w:w="426" w:type="dxa"/>
            <w:tcBorders>
              <w:top w:val="single" w:sz="4" w:space="0" w:color="auto"/>
              <w:left w:val="nil"/>
              <w:bottom w:val="single" w:sz="4" w:space="0" w:color="auto"/>
              <w:right w:val="nil"/>
            </w:tcBorders>
            <w:vAlign w:val="center"/>
          </w:tcPr>
          <w:p w14:paraId="10633F7F" w14:textId="77777777" w:rsidR="00C82BF1" w:rsidRDefault="00C82BF1" w:rsidP="00C82BF1">
            <w:pPr>
              <w:keepNext/>
              <w:keepLines/>
              <w:jc w:val="center"/>
              <w:rPr>
                <w:rFonts w:ascii="Arial" w:hAnsi="Arial" w:cs="Arial"/>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vAlign w:val="center"/>
          </w:tcPr>
          <w:p w14:paraId="4A879E3D" w14:textId="77777777" w:rsidR="00C82BF1" w:rsidRDefault="00C82BF1" w:rsidP="00C82BF1">
            <w:pPr>
              <w:keepNext/>
              <w:keepLines/>
              <w:rPr>
                <w:rFonts w:ascii="Arial" w:hAnsi="Arial" w:cs="Arial"/>
                <w:sz w:val="18"/>
              </w:rPr>
            </w:pPr>
            <w:r>
              <w:rPr>
                <w:rFonts w:ascii="Arial" w:hAnsi="Arial" w:cs="Arial"/>
                <w:sz w:val="18"/>
              </w:rPr>
              <w:t xml:space="preserve">4200 </w:t>
            </w:r>
            <w:r>
              <w:rPr>
                <w:rFonts w:ascii="Arial" w:hAnsi="Arial" w:cs="Arial" w:hint="eastAsia"/>
                <w:sz w:val="18"/>
              </w:rPr>
              <w:t>MHz</w:t>
            </w:r>
          </w:p>
        </w:tc>
        <w:tc>
          <w:tcPr>
            <w:tcW w:w="1752" w:type="dxa"/>
            <w:tcBorders>
              <w:top w:val="single" w:sz="4" w:space="0" w:color="auto"/>
              <w:left w:val="single" w:sz="4" w:space="0" w:color="auto"/>
              <w:bottom w:val="single" w:sz="4" w:space="0" w:color="auto"/>
              <w:right w:val="single" w:sz="4" w:space="0" w:color="auto"/>
            </w:tcBorders>
            <w:vAlign w:val="center"/>
          </w:tcPr>
          <w:p w14:paraId="4FCE5F5A" w14:textId="77777777" w:rsidR="00C82BF1" w:rsidRDefault="00C82BF1" w:rsidP="00C82BF1">
            <w:pPr>
              <w:keepNext/>
              <w:keepLines/>
              <w:jc w:val="center"/>
              <w:rPr>
                <w:rFonts w:ascii="Arial" w:hAnsi="Arial" w:cs="Arial"/>
                <w:sz w:val="18"/>
              </w:rPr>
            </w:pPr>
            <w:r>
              <w:rPr>
                <w:rFonts w:ascii="Arial" w:hAnsi="Arial" w:cs="Arial"/>
                <w:sz w:val="18"/>
              </w:rPr>
              <w:t>TDD</w:t>
            </w:r>
          </w:p>
        </w:tc>
      </w:tr>
      <w:tr w:rsidR="00C82BF1" w14:paraId="62C6C074" w14:textId="77777777" w:rsidTr="00C82BF1">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45A76BA7" w14:textId="77777777" w:rsidR="00C82BF1" w:rsidRDefault="00C82BF1" w:rsidP="00C82BF1">
            <w:pPr>
              <w:keepNext/>
              <w:keepLines/>
              <w:jc w:val="center"/>
              <w:rPr>
                <w:rFonts w:ascii="Arial" w:eastAsia="宋体" w:hAnsi="Arial" w:cs="Arial"/>
                <w:sz w:val="18"/>
              </w:rPr>
            </w:pPr>
            <w:r>
              <w:rPr>
                <w:rFonts w:ascii="Arial" w:eastAsia="宋体" w:hAnsi="Arial" w:cs="Arial" w:hint="eastAsia"/>
                <w:sz w:val="18"/>
              </w:rPr>
              <w:t>n</w:t>
            </w:r>
            <w:r>
              <w:rPr>
                <w:rFonts w:ascii="Arial" w:eastAsia="宋体" w:hAnsi="Arial" w:cs="Arial"/>
                <w:sz w:val="18"/>
              </w:rPr>
              <w:t>85</w:t>
            </w:r>
          </w:p>
        </w:tc>
        <w:tc>
          <w:tcPr>
            <w:tcW w:w="1088" w:type="dxa"/>
            <w:tcBorders>
              <w:top w:val="single" w:sz="4" w:space="0" w:color="auto"/>
              <w:left w:val="single" w:sz="4" w:space="0" w:color="auto"/>
              <w:bottom w:val="single" w:sz="4" w:space="0" w:color="auto"/>
              <w:right w:val="nil"/>
            </w:tcBorders>
            <w:vAlign w:val="center"/>
          </w:tcPr>
          <w:p w14:paraId="42D9C307" w14:textId="77777777" w:rsidR="00C82BF1" w:rsidRDefault="00C82BF1" w:rsidP="00C82BF1">
            <w:pPr>
              <w:keepNext/>
              <w:keepLines/>
              <w:jc w:val="right"/>
              <w:rPr>
                <w:rFonts w:ascii="Arial" w:hAnsi="Arial" w:cs="Arial"/>
                <w:sz w:val="18"/>
              </w:rPr>
            </w:pPr>
            <w:r>
              <w:rPr>
                <w:rFonts w:ascii="Arial" w:hAnsi="Arial" w:cs="Arial"/>
                <w:sz w:val="18"/>
              </w:rPr>
              <w:t>698MHz</w:t>
            </w:r>
          </w:p>
        </w:tc>
        <w:tc>
          <w:tcPr>
            <w:tcW w:w="295" w:type="dxa"/>
            <w:tcBorders>
              <w:top w:val="single" w:sz="4" w:space="0" w:color="auto"/>
              <w:left w:val="nil"/>
              <w:bottom w:val="single" w:sz="4" w:space="0" w:color="auto"/>
              <w:right w:val="nil"/>
            </w:tcBorders>
            <w:vAlign w:val="center"/>
          </w:tcPr>
          <w:p w14:paraId="371BC9D2" w14:textId="77777777" w:rsidR="00C82BF1" w:rsidRDefault="00C82BF1" w:rsidP="00C82BF1">
            <w:pPr>
              <w:keepNext/>
              <w:keepLines/>
              <w:jc w:val="center"/>
              <w:rPr>
                <w:rFonts w:ascii="Arial" w:eastAsia="宋体" w:hAnsi="Arial"/>
                <w:sz w:val="18"/>
              </w:rPr>
            </w:pPr>
            <w:r>
              <w:rPr>
                <w:rFonts w:ascii="Arial" w:hAnsi="Arial"/>
                <w:sz w:val="18"/>
              </w:rPr>
              <w:t>–</w:t>
            </w:r>
          </w:p>
        </w:tc>
        <w:tc>
          <w:tcPr>
            <w:tcW w:w="1306" w:type="dxa"/>
            <w:tcBorders>
              <w:top w:val="single" w:sz="4" w:space="0" w:color="auto"/>
              <w:left w:val="nil"/>
              <w:bottom w:val="single" w:sz="4" w:space="0" w:color="auto"/>
              <w:right w:val="single" w:sz="4" w:space="0" w:color="auto"/>
            </w:tcBorders>
            <w:vAlign w:val="center"/>
          </w:tcPr>
          <w:p w14:paraId="401A54CE" w14:textId="77777777" w:rsidR="00C82BF1" w:rsidRDefault="00C82BF1" w:rsidP="00C82BF1">
            <w:pPr>
              <w:keepNext/>
              <w:keepLines/>
              <w:rPr>
                <w:rFonts w:ascii="Arial" w:hAnsi="Arial" w:cs="Arial"/>
                <w:sz w:val="18"/>
              </w:rPr>
            </w:pPr>
            <w:r>
              <w:rPr>
                <w:rFonts w:ascii="Arial" w:hAnsi="Arial" w:cs="Arial"/>
                <w:sz w:val="18"/>
              </w:rPr>
              <w:t>716</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vAlign w:val="center"/>
          </w:tcPr>
          <w:p w14:paraId="4D3442AB" w14:textId="77777777" w:rsidR="00C82BF1" w:rsidRDefault="00C82BF1" w:rsidP="00C82BF1">
            <w:pPr>
              <w:keepNext/>
              <w:keepLines/>
              <w:jc w:val="right"/>
              <w:rPr>
                <w:rFonts w:ascii="Arial" w:hAnsi="Arial" w:cs="Arial"/>
                <w:sz w:val="18"/>
              </w:rPr>
            </w:pPr>
            <w:r>
              <w:rPr>
                <w:rFonts w:ascii="Arial" w:hAnsi="Arial" w:cs="Arial"/>
                <w:sz w:val="18"/>
              </w:rPr>
              <w:t>728</w:t>
            </w:r>
            <w:r>
              <w:rPr>
                <w:rFonts w:ascii="Arial" w:hAnsi="Arial" w:cs="Arial" w:hint="eastAsia"/>
                <w:sz w:val="18"/>
              </w:rPr>
              <w:t>MHz</w:t>
            </w:r>
          </w:p>
        </w:tc>
        <w:tc>
          <w:tcPr>
            <w:tcW w:w="426" w:type="dxa"/>
            <w:tcBorders>
              <w:top w:val="single" w:sz="4" w:space="0" w:color="auto"/>
              <w:left w:val="nil"/>
              <w:bottom w:val="single" w:sz="4" w:space="0" w:color="auto"/>
              <w:right w:val="nil"/>
            </w:tcBorders>
            <w:vAlign w:val="center"/>
          </w:tcPr>
          <w:p w14:paraId="68EE802C" w14:textId="77777777" w:rsidR="00C82BF1" w:rsidRDefault="00C82BF1" w:rsidP="00C82BF1">
            <w:pPr>
              <w:keepNext/>
              <w:keepLines/>
              <w:jc w:val="center"/>
              <w:rPr>
                <w:rFonts w:ascii="Arial" w:hAnsi="Arial"/>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vAlign w:val="center"/>
          </w:tcPr>
          <w:p w14:paraId="20B800F6" w14:textId="77777777" w:rsidR="00C82BF1" w:rsidRDefault="00C82BF1" w:rsidP="00C82BF1">
            <w:pPr>
              <w:keepNext/>
              <w:keepLines/>
              <w:rPr>
                <w:rFonts w:ascii="Arial" w:hAnsi="Arial" w:cs="Arial"/>
                <w:sz w:val="18"/>
              </w:rPr>
            </w:pPr>
            <w:r>
              <w:rPr>
                <w:rFonts w:ascii="Arial" w:hAnsi="Arial" w:cs="Arial"/>
                <w:sz w:val="18"/>
              </w:rPr>
              <w:t xml:space="preserve">746 </w:t>
            </w:r>
            <w:r>
              <w:rPr>
                <w:rFonts w:ascii="Arial" w:hAnsi="Arial" w:cs="Arial" w:hint="eastAsia"/>
                <w:sz w:val="18"/>
              </w:rPr>
              <w:t>MH</w:t>
            </w:r>
            <w:r>
              <w:rPr>
                <w:rFonts w:ascii="Arial" w:hAnsi="Arial" w:cs="Arial"/>
                <w:sz w:val="18"/>
              </w:rPr>
              <w:t>z</w:t>
            </w:r>
          </w:p>
        </w:tc>
        <w:tc>
          <w:tcPr>
            <w:tcW w:w="1752" w:type="dxa"/>
            <w:tcBorders>
              <w:top w:val="single" w:sz="4" w:space="0" w:color="auto"/>
              <w:left w:val="single" w:sz="4" w:space="0" w:color="auto"/>
              <w:bottom w:val="single" w:sz="4" w:space="0" w:color="auto"/>
              <w:right w:val="single" w:sz="4" w:space="0" w:color="auto"/>
            </w:tcBorders>
            <w:vAlign w:val="center"/>
          </w:tcPr>
          <w:p w14:paraId="4E09A333" w14:textId="77777777" w:rsidR="00C82BF1" w:rsidRDefault="00C82BF1" w:rsidP="00C82BF1">
            <w:pPr>
              <w:keepNext/>
              <w:keepLines/>
              <w:jc w:val="center"/>
              <w:rPr>
                <w:rFonts w:ascii="Arial" w:hAnsi="Arial" w:cs="Arial"/>
                <w:sz w:val="18"/>
              </w:rPr>
            </w:pPr>
            <w:r>
              <w:rPr>
                <w:rFonts w:ascii="Arial" w:hAnsi="Arial" w:cs="Arial"/>
                <w:sz w:val="18"/>
              </w:rPr>
              <w:t>F</w:t>
            </w:r>
            <w:r>
              <w:rPr>
                <w:rFonts w:ascii="Arial" w:hAnsi="Arial" w:cs="Arial" w:hint="eastAsia"/>
                <w:sz w:val="18"/>
              </w:rPr>
              <w:t>DD</w:t>
            </w:r>
          </w:p>
        </w:tc>
      </w:tr>
    </w:tbl>
    <w:p w14:paraId="7DD215AD" w14:textId="13D4EF51" w:rsidR="00C82BF1" w:rsidRDefault="00C82BF1" w:rsidP="00C82BF1">
      <w:pPr>
        <w:pStyle w:val="41"/>
      </w:pPr>
      <w:bookmarkStart w:id="442" w:name="_Toc136288391"/>
      <w:r>
        <w:rPr>
          <w:rFonts w:hint="eastAsia"/>
        </w:rPr>
        <w:t>5.</w:t>
      </w:r>
      <w:r>
        <w:t>40</w:t>
      </w:r>
      <w:r>
        <w:rPr>
          <w:rFonts w:hint="eastAsia"/>
        </w:rPr>
        <w:t>.</w:t>
      </w:r>
      <w:r>
        <w:t>1.2</w:t>
      </w:r>
      <w:r>
        <w:tab/>
        <w:t xml:space="preserve">Channel bandwidths per operating band for </w:t>
      </w:r>
      <w:r>
        <w:rPr>
          <w:rFonts w:hint="eastAsia"/>
        </w:rPr>
        <w:t>CA</w:t>
      </w:r>
      <w:bookmarkEnd w:id="442"/>
    </w:p>
    <w:p w14:paraId="7F96917E" w14:textId="12DF10D8" w:rsidR="00C82BF1" w:rsidRDefault="00C82BF1" w:rsidP="00C82BF1">
      <w:pPr>
        <w:pStyle w:val="TH"/>
        <w:rPr>
          <w:rFonts w:cs="Arial"/>
        </w:rPr>
      </w:pPr>
      <w:r>
        <w:rPr>
          <w:rFonts w:cs="Arial"/>
        </w:rPr>
        <w:t>Table 5.40.1.2-1: Supported bandwidths per CA band combination of band n25+n77+n85</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82BF1" w14:paraId="0A74190D" w14:textId="77777777" w:rsidTr="00C82BF1">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4E589485" w14:textId="77777777" w:rsidR="00C82BF1" w:rsidRDefault="00C82BF1" w:rsidP="00C82BF1">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374694FF" w14:textId="77777777" w:rsidR="00C82BF1" w:rsidRDefault="00C82BF1" w:rsidP="00C82BF1">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29CEDCF2" w14:textId="77777777" w:rsidR="00C82BF1" w:rsidRDefault="00C82BF1" w:rsidP="00C82BF1">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FFEEF60" w14:textId="77777777" w:rsidR="00C82BF1" w:rsidRDefault="00C82BF1" w:rsidP="00C82BF1">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7232304E" w14:textId="77777777" w:rsidR="00C82BF1" w:rsidRDefault="00C82BF1" w:rsidP="00C82BF1">
            <w:pPr>
              <w:pStyle w:val="TAH"/>
              <w:overflowPunct w:val="0"/>
              <w:autoSpaceDE w:val="0"/>
              <w:autoSpaceDN w:val="0"/>
              <w:adjustRightInd w:val="0"/>
              <w:rPr>
                <w:lang w:eastAsia="zh-CN"/>
              </w:rPr>
            </w:pPr>
            <w:r>
              <w:t>Bandwidth combination set</w:t>
            </w:r>
          </w:p>
        </w:tc>
      </w:tr>
      <w:tr w:rsidR="00C82BF1" w14:paraId="4947945A" w14:textId="77777777" w:rsidTr="00C82BF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F1ACD0" w14:textId="77777777" w:rsidR="00C82BF1" w:rsidRDefault="00C82BF1" w:rsidP="00C82BF1">
            <w:pPr>
              <w:pStyle w:val="TAC"/>
              <w:rPr>
                <w:rFonts w:eastAsia="宋体"/>
                <w:lang w:eastAsia="zh-CN"/>
              </w:rPr>
            </w:pPr>
            <w:r w:rsidRPr="00C8045A">
              <w:rPr>
                <w:rFonts w:eastAsia="宋体"/>
                <w:lang w:eastAsia="zh-CN"/>
              </w:rPr>
              <w:t>CA_n25A-</w:t>
            </w:r>
            <w:r>
              <w:rPr>
                <w:rFonts w:eastAsia="宋体"/>
                <w:lang w:eastAsia="zh-CN"/>
              </w:rPr>
              <w:t>n77</w:t>
            </w:r>
            <w:r w:rsidRPr="00C8045A">
              <w:rPr>
                <w:rFonts w:eastAsia="宋体"/>
                <w:lang w:eastAsia="zh-CN"/>
              </w:rPr>
              <w:t>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7F7E08" w14:textId="77777777" w:rsidR="00C82BF1" w:rsidRDefault="00C82BF1" w:rsidP="00C82BF1">
            <w:pPr>
              <w:pStyle w:val="TAC"/>
              <w:rPr>
                <w:lang w:val="sv-SE"/>
              </w:rPr>
            </w:pPr>
            <w:r>
              <w:rPr>
                <w:rFonts w:hint="eastAsia"/>
                <w:lang w:eastAsia="zh-CN"/>
              </w:rPr>
              <w:t>CA</w:t>
            </w:r>
            <w:r>
              <w:t>_</w:t>
            </w:r>
            <w:r>
              <w:rPr>
                <w:rFonts w:hint="eastAsia"/>
                <w:lang w:eastAsia="zh-CN"/>
              </w:rPr>
              <w:t>n25</w:t>
            </w:r>
            <w:r>
              <w:rPr>
                <w:lang w:val="sv-SE"/>
              </w:rPr>
              <w:t>A-</w:t>
            </w:r>
            <w:r>
              <w:rPr>
                <w:rFonts w:hint="eastAsia"/>
                <w:lang w:eastAsia="zh-CN"/>
              </w:rPr>
              <w:t>n77</w:t>
            </w:r>
            <w:r>
              <w:rPr>
                <w:lang w:val="sv-SE"/>
              </w:rPr>
              <w:t>A</w:t>
            </w:r>
          </w:p>
          <w:p w14:paraId="3212C3E9" w14:textId="77777777" w:rsidR="00C82BF1" w:rsidRDefault="00C82BF1" w:rsidP="00C82BF1">
            <w:pPr>
              <w:pStyle w:val="TAC"/>
              <w:rPr>
                <w:lang w:val="sv-SE"/>
              </w:rPr>
            </w:pPr>
            <w:r>
              <w:rPr>
                <w:rFonts w:hint="eastAsia"/>
                <w:lang w:eastAsia="zh-CN"/>
              </w:rPr>
              <w:t>CA</w:t>
            </w:r>
            <w:r>
              <w:t>_</w:t>
            </w:r>
            <w:r>
              <w:rPr>
                <w:rFonts w:hint="eastAsia"/>
                <w:lang w:eastAsia="zh-CN"/>
              </w:rPr>
              <w:t>n25</w:t>
            </w:r>
            <w:r>
              <w:rPr>
                <w:lang w:val="sv-SE"/>
              </w:rPr>
              <w:t>A-</w:t>
            </w:r>
            <w:r>
              <w:rPr>
                <w:rFonts w:hint="eastAsia"/>
                <w:lang w:eastAsia="zh-CN"/>
              </w:rPr>
              <w:t>n85</w:t>
            </w:r>
            <w:r>
              <w:rPr>
                <w:lang w:val="sv-SE"/>
              </w:rPr>
              <w:t>A</w:t>
            </w:r>
          </w:p>
          <w:p w14:paraId="14F294AB" w14:textId="77777777" w:rsidR="00C82BF1" w:rsidRDefault="00C82BF1" w:rsidP="00C82BF1">
            <w:pPr>
              <w:pStyle w:val="TAC"/>
              <w:rPr>
                <w:rFonts w:eastAsia="宋体"/>
                <w:lang w:eastAsia="zh-CN"/>
              </w:rPr>
            </w:pPr>
            <w:r>
              <w:rPr>
                <w:rFonts w:hint="eastAsia"/>
                <w:lang w:eastAsia="zh-CN"/>
              </w:rPr>
              <w:t>CA</w:t>
            </w:r>
            <w:r>
              <w:t>_</w:t>
            </w:r>
            <w:r>
              <w:rPr>
                <w:rFonts w:hint="eastAsia"/>
                <w:lang w:eastAsia="zh-CN"/>
              </w:rPr>
              <w:t>n77</w:t>
            </w:r>
            <w:r>
              <w:rPr>
                <w:lang w:val="sv-SE"/>
              </w:rPr>
              <w:t>A-</w:t>
            </w:r>
            <w:r>
              <w:rPr>
                <w:rFonts w:hint="eastAsia"/>
                <w:lang w:eastAsia="zh-CN"/>
              </w:rPr>
              <w:t>n85</w:t>
            </w:r>
            <w:r>
              <w:rPr>
                <w:lang w:val="sv-SE"/>
              </w:rPr>
              <w:t>A</w:t>
            </w:r>
          </w:p>
        </w:tc>
        <w:tc>
          <w:tcPr>
            <w:tcW w:w="730" w:type="dxa"/>
            <w:tcBorders>
              <w:left w:val="single" w:sz="4" w:space="0" w:color="auto"/>
              <w:right w:val="single" w:sz="4" w:space="0" w:color="auto"/>
            </w:tcBorders>
            <w:vAlign w:val="center"/>
          </w:tcPr>
          <w:p w14:paraId="393E217D" w14:textId="77777777" w:rsidR="00C82BF1" w:rsidRDefault="00C82BF1" w:rsidP="00C82BF1">
            <w:pPr>
              <w:pStyle w:val="TAC"/>
              <w:rPr>
                <w:lang w:eastAsia="zh-CN"/>
              </w:rPr>
            </w:pPr>
            <w:r>
              <w:rPr>
                <w:rFonts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F97892F" w14:textId="77777777" w:rsidR="00C82BF1" w:rsidRDefault="00C82BF1" w:rsidP="00C82BF1">
            <w:pPr>
              <w:pStyle w:val="TAC"/>
            </w:pPr>
            <w:r>
              <w:rPr>
                <w:rFonts w:cs="Arial"/>
                <w:color w:val="000000"/>
                <w:szCs w:val="18"/>
              </w:rPr>
              <w:t xml:space="preserve">n25 channel bandwidths in Table 5.3.5-1 </w:t>
            </w:r>
          </w:p>
        </w:tc>
        <w:tc>
          <w:tcPr>
            <w:tcW w:w="1360" w:type="dxa"/>
            <w:tcBorders>
              <w:left w:val="single" w:sz="4" w:space="0" w:color="auto"/>
              <w:bottom w:val="nil"/>
              <w:right w:val="single" w:sz="4" w:space="0" w:color="auto"/>
            </w:tcBorders>
            <w:shd w:val="clear" w:color="auto" w:fill="auto"/>
            <w:vAlign w:val="center"/>
          </w:tcPr>
          <w:p w14:paraId="1376A293" w14:textId="77777777" w:rsidR="00C82BF1" w:rsidRDefault="00C82BF1" w:rsidP="00C82BF1">
            <w:pPr>
              <w:pStyle w:val="TAC"/>
              <w:rPr>
                <w:lang w:eastAsia="zh-CN"/>
              </w:rPr>
            </w:pPr>
            <w:r>
              <w:rPr>
                <w:lang w:eastAsia="zh-CN"/>
              </w:rPr>
              <w:t>4 and 5</w:t>
            </w:r>
          </w:p>
        </w:tc>
      </w:tr>
      <w:tr w:rsidR="00C82BF1" w14:paraId="441B2123" w14:textId="77777777" w:rsidTr="00C82BF1">
        <w:trPr>
          <w:trHeight w:val="187"/>
        </w:trPr>
        <w:tc>
          <w:tcPr>
            <w:tcW w:w="1983" w:type="dxa"/>
            <w:tcBorders>
              <w:top w:val="nil"/>
              <w:left w:val="single" w:sz="4" w:space="0" w:color="auto"/>
              <w:bottom w:val="nil"/>
              <w:right w:val="single" w:sz="4" w:space="0" w:color="auto"/>
            </w:tcBorders>
            <w:shd w:val="clear" w:color="auto" w:fill="auto"/>
            <w:vAlign w:val="center"/>
          </w:tcPr>
          <w:p w14:paraId="5A132E50" w14:textId="77777777" w:rsidR="00C82BF1" w:rsidRDefault="00C82BF1" w:rsidP="00C82BF1">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CE4A94D" w14:textId="77777777" w:rsidR="00C82BF1" w:rsidRDefault="00C82BF1" w:rsidP="00C82BF1">
            <w:pPr>
              <w:pStyle w:val="TAC"/>
              <w:rPr>
                <w:lang w:eastAsia="zh-CN"/>
              </w:rPr>
            </w:pPr>
          </w:p>
        </w:tc>
        <w:tc>
          <w:tcPr>
            <w:tcW w:w="730" w:type="dxa"/>
            <w:tcBorders>
              <w:left w:val="single" w:sz="4" w:space="0" w:color="auto"/>
              <w:right w:val="single" w:sz="4" w:space="0" w:color="auto"/>
            </w:tcBorders>
            <w:vAlign w:val="center"/>
          </w:tcPr>
          <w:p w14:paraId="5B3FBA93" w14:textId="77777777" w:rsidR="00C82BF1" w:rsidRDefault="00C82BF1" w:rsidP="00C82BF1">
            <w:pPr>
              <w:pStyle w:val="TAC"/>
              <w:rPr>
                <w:lang w:eastAsia="zh-CN"/>
              </w:rPr>
            </w:pPr>
            <w:r>
              <w:rPr>
                <w:rFonts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6E57DCF" w14:textId="77777777" w:rsidR="00C82BF1" w:rsidRDefault="00C82BF1" w:rsidP="00C82BF1">
            <w:pPr>
              <w:pStyle w:val="TAC"/>
            </w:pPr>
            <w:r>
              <w:rPr>
                <w:rFonts w:cs="Arial"/>
                <w:color w:val="000000"/>
                <w:szCs w:val="18"/>
              </w:rPr>
              <w:t xml:space="preserve">n77 channel bandwidths in Table 5.3.5-1 </w:t>
            </w:r>
          </w:p>
        </w:tc>
        <w:tc>
          <w:tcPr>
            <w:tcW w:w="1360" w:type="dxa"/>
            <w:tcBorders>
              <w:top w:val="nil"/>
              <w:left w:val="single" w:sz="4" w:space="0" w:color="auto"/>
              <w:bottom w:val="nil"/>
              <w:right w:val="single" w:sz="4" w:space="0" w:color="auto"/>
            </w:tcBorders>
            <w:shd w:val="clear" w:color="auto" w:fill="auto"/>
            <w:vAlign w:val="center"/>
          </w:tcPr>
          <w:p w14:paraId="1D1830F6" w14:textId="77777777" w:rsidR="00C82BF1" w:rsidRDefault="00C82BF1" w:rsidP="00C82BF1">
            <w:pPr>
              <w:pStyle w:val="TAC"/>
              <w:rPr>
                <w:lang w:eastAsia="zh-CN"/>
              </w:rPr>
            </w:pPr>
          </w:p>
        </w:tc>
      </w:tr>
      <w:tr w:rsidR="00C82BF1" w14:paraId="0B4D1FEA" w14:textId="77777777" w:rsidTr="00C82BF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D31866" w14:textId="77777777" w:rsidR="00C82BF1" w:rsidRDefault="00C82BF1" w:rsidP="00C82BF1">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5BF558" w14:textId="77777777" w:rsidR="00C82BF1" w:rsidRDefault="00C82BF1" w:rsidP="00C82BF1">
            <w:pPr>
              <w:pStyle w:val="TAC"/>
              <w:rPr>
                <w:lang w:eastAsia="zh-CN"/>
              </w:rPr>
            </w:pPr>
          </w:p>
        </w:tc>
        <w:tc>
          <w:tcPr>
            <w:tcW w:w="730" w:type="dxa"/>
            <w:tcBorders>
              <w:left w:val="single" w:sz="4" w:space="0" w:color="auto"/>
              <w:right w:val="single" w:sz="4" w:space="0" w:color="auto"/>
            </w:tcBorders>
            <w:vAlign w:val="center"/>
          </w:tcPr>
          <w:p w14:paraId="22E00737" w14:textId="77777777" w:rsidR="00C82BF1" w:rsidRDefault="00C82BF1" w:rsidP="00C82BF1">
            <w:pPr>
              <w:pStyle w:val="TAC"/>
              <w:rPr>
                <w:lang w:eastAsia="zh-CN"/>
              </w:rPr>
            </w:pPr>
            <w:r>
              <w:rPr>
                <w:rFonts w:hint="eastAsia"/>
                <w:lang w:eastAsia="zh-CN"/>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07817F15" w14:textId="77777777" w:rsidR="00C82BF1" w:rsidRPr="00350EBB" w:rsidRDefault="00C82BF1" w:rsidP="00C82BF1">
            <w:pPr>
              <w:pStyle w:val="TAC"/>
              <w:rPr>
                <w:rFonts w:eastAsia="宋体"/>
                <w:lang w:eastAsia="zh-CN" w:bidi="ar"/>
              </w:rPr>
            </w:pPr>
            <w:r>
              <w:rPr>
                <w:rFonts w:cs="Arial"/>
                <w:color w:val="000000"/>
                <w:szCs w:val="18"/>
              </w:rPr>
              <w:t xml:space="preserve">n85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F501A7" w14:textId="77777777" w:rsidR="00C82BF1" w:rsidRDefault="00C82BF1" w:rsidP="00C82BF1">
            <w:pPr>
              <w:pStyle w:val="TAC"/>
              <w:rPr>
                <w:lang w:eastAsia="zh-CN"/>
              </w:rPr>
            </w:pPr>
          </w:p>
        </w:tc>
      </w:tr>
    </w:tbl>
    <w:p w14:paraId="28CE08FC" w14:textId="77777777" w:rsidR="00C82BF1" w:rsidRDefault="00C82BF1" w:rsidP="00C82BF1">
      <w:pPr>
        <w:rPr>
          <w:rFonts w:ascii="Arial" w:hAnsi="Arial" w:cs="Arial"/>
          <w:color w:val="0000FF"/>
          <w:sz w:val="32"/>
          <w:szCs w:val="32"/>
          <w:lang w:eastAsia="ja-JP"/>
        </w:rPr>
      </w:pPr>
    </w:p>
    <w:p w14:paraId="033B6F23" w14:textId="690FDD16" w:rsidR="00C82BF1" w:rsidRDefault="00C82BF1" w:rsidP="00C82BF1">
      <w:pPr>
        <w:pStyle w:val="41"/>
      </w:pPr>
      <w:bookmarkStart w:id="443" w:name="_Toc136288392"/>
      <w:r>
        <w:rPr>
          <w:rFonts w:hint="eastAsia"/>
        </w:rPr>
        <w:t>5.</w:t>
      </w:r>
      <w:r>
        <w:t>40</w:t>
      </w:r>
      <w:r>
        <w:rPr>
          <w:rFonts w:hint="eastAsia"/>
        </w:rPr>
        <w:t>.1.3</w:t>
      </w:r>
      <w:r>
        <w:tab/>
      </w:r>
      <w:r w:rsidRPr="00AC4AB0">
        <w:t>∆T</w:t>
      </w:r>
      <w:r w:rsidRPr="00C82BF1">
        <w:rPr>
          <w:vertAlign w:val="subscript"/>
        </w:rPr>
        <w:t>IB</w:t>
      </w:r>
      <w:r w:rsidRPr="00C82BF1">
        <w:rPr>
          <w:rFonts w:hint="eastAsia"/>
          <w:vertAlign w:val="subscript"/>
        </w:rPr>
        <w:t>,c</w:t>
      </w:r>
      <w:r w:rsidRPr="00AC4AB0">
        <w:t xml:space="preserve"> and ∆R</w:t>
      </w:r>
      <w:r w:rsidRPr="00C82BF1">
        <w:rPr>
          <w:vertAlign w:val="subscript"/>
        </w:rPr>
        <w:t>IB</w:t>
      </w:r>
      <w:r w:rsidRPr="00C82BF1">
        <w:rPr>
          <w:rFonts w:hint="eastAsia"/>
          <w:vertAlign w:val="subscript"/>
        </w:rPr>
        <w:t>,c</w:t>
      </w:r>
      <w:r w:rsidRPr="00AC4AB0">
        <w:t xml:space="preserve"> values</w:t>
      </w:r>
      <w:bookmarkEnd w:id="443"/>
    </w:p>
    <w:p w14:paraId="1A233F0D" w14:textId="77777777" w:rsidR="00C82BF1" w:rsidRDefault="00C82BF1" w:rsidP="00C82BF1">
      <w:r>
        <w:t xml:space="preserve">For </w:t>
      </w:r>
      <w:r w:rsidRPr="00C8045A">
        <w:rPr>
          <w:rFonts w:eastAsia="宋体"/>
          <w:lang w:eastAsia="zh-CN"/>
        </w:rPr>
        <w:t>CA_n25-</w:t>
      </w:r>
      <w:r>
        <w:rPr>
          <w:rFonts w:eastAsia="宋体"/>
          <w:lang w:eastAsia="zh-CN"/>
        </w:rPr>
        <w:t>n77</w:t>
      </w:r>
      <w:r w:rsidRPr="00C8045A">
        <w:rPr>
          <w:rFonts w:eastAsia="宋体"/>
          <w:lang w:eastAsia="zh-CN"/>
        </w:rPr>
        <w:t>-n85</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Pr>
          <w:rFonts w:cs="Arial"/>
          <w:szCs w:val="22"/>
          <w:lang w:val="en-US" w:eastAsia="zh-CN"/>
        </w:rPr>
        <w:t xml:space="preserve">CA_n2-n12-n77 </w:t>
      </w:r>
      <w:r>
        <w:t>and are given in the tables below.</w:t>
      </w:r>
    </w:p>
    <w:p w14:paraId="55368514" w14:textId="7DCC261B" w:rsidR="00C82BF1" w:rsidRDefault="00C82BF1" w:rsidP="00C82BF1">
      <w:pPr>
        <w:pStyle w:val="TH"/>
        <w:rPr>
          <w:rFonts w:cs="Arial"/>
        </w:rPr>
      </w:pPr>
      <w:r>
        <w:rPr>
          <w:rFonts w:cs="Arial"/>
        </w:rPr>
        <w:t xml:space="preserve">Table </w:t>
      </w:r>
      <w:r>
        <w:rPr>
          <w:rFonts w:cs="Arial" w:hint="eastAsia"/>
        </w:rPr>
        <w:t>5.</w:t>
      </w:r>
      <w:r>
        <w:rPr>
          <w:rFonts w:cs="Arial"/>
        </w:rPr>
        <w:t>40.1.3-1: ΔT</w:t>
      </w:r>
      <w:r>
        <w:rPr>
          <w:rFonts w:cs="Arial"/>
          <w:vertAlign w:val="subscript"/>
        </w:rPr>
        <w:t>I</w:t>
      </w:r>
      <w:r w:rsidRPr="00AC4AB0">
        <w:rPr>
          <w:rFonts w:cs="Arial"/>
          <w:vertAlign w:val="subscript"/>
        </w:rPr>
        <w:t>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C82BF1" w14:paraId="1D8282E1" w14:textId="77777777" w:rsidTr="00C82BF1">
        <w:trPr>
          <w:jc w:val="center"/>
        </w:trPr>
        <w:tc>
          <w:tcPr>
            <w:tcW w:w="2336" w:type="dxa"/>
            <w:vMerge w:val="restart"/>
            <w:tcBorders>
              <w:top w:val="single" w:sz="4" w:space="0" w:color="auto"/>
              <w:left w:val="single" w:sz="4" w:space="0" w:color="auto"/>
              <w:right w:val="single" w:sz="4" w:space="0" w:color="auto"/>
            </w:tcBorders>
          </w:tcPr>
          <w:p w14:paraId="279C3951" w14:textId="77777777" w:rsidR="00C82BF1" w:rsidRDefault="00C82BF1" w:rsidP="00C82BF1">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F4FA53B" w14:textId="77777777" w:rsidR="00C82BF1" w:rsidRDefault="00C82BF1" w:rsidP="00C82BF1">
            <w:pPr>
              <w:keepNext/>
              <w:keepLines/>
              <w:spacing w:after="0"/>
              <w:jc w:val="center"/>
              <w:rPr>
                <w:rFonts w:ascii="Arial" w:eastAsia="宋体" w:hAnsi="Arial"/>
                <w:b/>
                <w:sz w:val="18"/>
              </w:rPr>
            </w:pPr>
            <w:r w:rsidRPr="00A20126">
              <w:rPr>
                <w:rFonts w:ascii="Arial" w:eastAsia="宋体" w:hAnsi="Arial"/>
                <w:b/>
                <w:sz w:val="18"/>
              </w:rPr>
              <w:t>ΔT</w:t>
            </w:r>
            <w:r w:rsidRPr="00A20126">
              <w:rPr>
                <w:rFonts w:ascii="Arial" w:eastAsia="宋体" w:hAnsi="Arial"/>
                <w:b/>
                <w:sz w:val="18"/>
                <w:vertAlign w:val="subscript"/>
              </w:rPr>
              <w:t>IB,c</w:t>
            </w:r>
            <w:r w:rsidRPr="00A20126">
              <w:rPr>
                <w:rFonts w:ascii="Arial" w:eastAsia="宋体" w:hAnsi="Arial"/>
                <w:b/>
                <w:sz w:val="18"/>
              </w:rPr>
              <w:t xml:space="preserve"> for NR bands (dB)</w:t>
            </w:r>
            <w:r w:rsidRPr="00A20126">
              <w:rPr>
                <w:rFonts w:ascii="Arial" w:eastAsia="宋体" w:hAnsi="Arial"/>
                <w:b/>
                <w:sz w:val="18"/>
                <w:vertAlign w:val="superscript"/>
              </w:rPr>
              <w:t>8</w:t>
            </w:r>
          </w:p>
        </w:tc>
      </w:tr>
      <w:tr w:rsidR="00C82BF1" w14:paraId="1A4BD203" w14:textId="77777777" w:rsidTr="00C82BF1">
        <w:trPr>
          <w:jc w:val="center"/>
        </w:trPr>
        <w:tc>
          <w:tcPr>
            <w:tcW w:w="2336" w:type="dxa"/>
            <w:vMerge/>
            <w:tcBorders>
              <w:left w:val="single" w:sz="4" w:space="0" w:color="auto"/>
              <w:bottom w:val="single" w:sz="4" w:space="0" w:color="auto"/>
              <w:right w:val="single" w:sz="4" w:space="0" w:color="auto"/>
            </w:tcBorders>
          </w:tcPr>
          <w:p w14:paraId="32E3BF4A" w14:textId="77777777" w:rsidR="00C82BF1" w:rsidRDefault="00C82BF1" w:rsidP="00C82BF1">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62E53A5" w14:textId="77777777" w:rsidR="00C82BF1" w:rsidRDefault="00C82BF1" w:rsidP="00C82BF1">
            <w:pPr>
              <w:keepNext/>
              <w:keepLines/>
              <w:spacing w:after="0"/>
              <w:jc w:val="center"/>
              <w:rPr>
                <w:rFonts w:ascii="Arial" w:eastAsia="宋体" w:hAnsi="Arial"/>
                <w:b/>
                <w:sz w:val="18"/>
              </w:rPr>
            </w:pPr>
            <w:r w:rsidRPr="00A20126">
              <w:rPr>
                <w:rFonts w:ascii="Arial" w:eastAsia="宋体" w:hAnsi="Arial"/>
                <w:b/>
                <w:sz w:val="18"/>
              </w:rPr>
              <w:t>Component band in order of bands in configuration</w:t>
            </w:r>
            <w:r w:rsidRPr="00A20126">
              <w:rPr>
                <w:rFonts w:ascii="Arial" w:eastAsia="宋体" w:hAnsi="Arial"/>
                <w:b/>
                <w:sz w:val="18"/>
                <w:vertAlign w:val="superscript"/>
              </w:rPr>
              <w:t>9</w:t>
            </w:r>
          </w:p>
        </w:tc>
      </w:tr>
      <w:tr w:rsidR="00C82BF1" w14:paraId="3A67C528" w14:textId="77777777" w:rsidTr="00C82BF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9C4743C" w14:textId="77777777" w:rsidR="00C82BF1" w:rsidRDefault="00C82BF1" w:rsidP="00C82BF1">
            <w:pPr>
              <w:keepNext/>
              <w:keepLines/>
              <w:spacing w:after="0"/>
              <w:jc w:val="center"/>
              <w:rPr>
                <w:rFonts w:ascii="Arial" w:eastAsia="宋体" w:hAnsi="Arial"/>
                <w:sz w:val="18"/>
                <w:lang w:val="en-US" w:eastAsia="zh-CN"/>
              </w:rPr>
            </w:pPr>
            <w:r w:rsidRPr="001E03B0">
              <w:rPr>
                <w:rFonts w:ascii="Arial" w:eastAsia="等线" w:hAnsi="Arial"/>
                <w:sz w:val="18"/>
                <w:lang w:eastAsia="zh-CN"/>
              </w:rPr>
              <w:t>CA_n25-</w:t>
            </w:r>
            <w:r>
              <w:rPr>
                <w:rFonts w:ascii="Arial" w:eastAsia="等线" w:hAnsi="Arial"/>
                <w:sz w:val="18"/>
                <w:lang w:eastAsia="zh-CN"/>
              </w:rPr>
              <w:t>n77</w:t>
            </w:r>
            <w:r w:rsidRPr="001E03B0">
              <w:rPr>
                <w:rFonts w:ascii="Arial" w:eastAsia="等线" w:hAnsi="Arial"/>
                <w:sz w:val="18"/>
                <w:lang w:eastAsia="zh-CN"/>
              </w:rPr>
              <w:t>-n85</w:t>
            </w:r>
          </w:p>
        </w:tc>
        <w:tc>
          <w:tcPr>
            <w:tcW w:w="1968" w:type="dxa"/>
            <w:tcBorders>
              <w:top w:val="single" w:sz="4" w:space="0" w:color="auto"/>
              <w:left w:val="single" w:sz="4" w:space="0" w:color="auto"/>
              <w:bottom w:val="single" w:sz="4" w:space="0" w:color="auto"/>
              <w:right w:val="single" w:sz="4" w:space="0" w:color="auto"/>
            </w:tcBorders>
            <w:vAlign w:val="center"/>
          </w:tcPr>
          <w:p w14:paraId="30AC1603" w14:textId="77777777" w:rsidR="00C82BF1" w:rsidRDefault="00C82BF1" w:rsidP="00C82BF1">
            <w:pPr>
              <w:keepNext/>
              <w:keepLines/>
              <w:spacing w:after="0"/>
              <w:jc w:val="center"/>
              <w:rPr>
                <w:rFonts w:ascii="Arial" w:eastAsia="宋体" w:hAnsi="Arial"/>
                <w:sz w:val="18"/>
                <w:lang w:val="en-US" w:eastAsia="zh-CN"/>
              </w:rPr>
            </w:pPr>
            <w:r>
              <w:rPr>
                <w:rFonts w:ascii="Arial" w:eastAsia="等线"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4D5405D" w14:textId="77777777" w:rsidR="00C82BF1" w:rsidRDefault="00C82BF1" w:rsidP="00C82BF1">
            <w:pPr>
              <w:keepNext/>
              <w:keepLines/>
              <w:spacing w:after="0"/>
              <w:jc w:val="center"/>
              <w:rPr>
                <w:rFonts w:ascii="Arial" w:eastAsia="宋体" w:hAnsi="Arial"/>
                <w:sz w:val="18"/>
                <w:lang w:val="en-US" w:eastAsia="zh-CN"/>
              </w:rPr>
            </w:pPr>
            <w:r>
              <w:rPr>
                <w:rFonts w:ascii="Arial" w:eastAsia="等线" w:hAnsi="Arial" w:cs="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1413105F" w14:textId="77777777" w:rsidR="00C82BF1" w:rsidRDefault="00C82BF1" w:rsidP="00C82BF1">
            <w:pPr>
              <w:keepNext/>
              <w:keepLines/>
              <w:spacing w:after="0"/>
              <w:jc w:val="center"/>
              <w:rPr>
                <w:rFonts w:ascii="Arial" w:eastAsia="宋体" w:hAnsi="Arial"/>
                <w:sz w:val="18"/>
                <w:lang w:val="en-US" w:eastAsia="zh-CN"/>
              </w:rPr>
            </w:pPr>
            <w:r>
              <w:rPr>
                <w:rFonts w:ascii="Arial" w:eastAsia="宋体" w:hAnsi="Arial" w:hint="eastAsia"/>
                <w:sz w:val="18"/>
                <w:lang w:val="en-US" w:eastAsia="zh-CN"/>
              </w:rPr>
              <w:t>0.</w:t>
            </w:r>
            <w:r>
              <w:rPr>
                <w:rFonts w:ascii="Arial" w:eastAsia="宋体" w:hAnsi="Arial"/>
                <w:sz w:val="18"/>
                <w:lang w:val="en-US" w:eastAsia="zh-CN"/>
              </w:rPr>
              <w:t>3</w:t>
            </w:r>
          </w:p>
        </w:tc>
      </w:tr>
      <w:tr w:rsidR="00C82BF1" w14:paraId="054A4189" w14:textId="77777777" w:rsidTr="00C82BF1">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3A0375A9" w14:textId="77777777" w:rsidR="00C82BF1" w:rsidRPr="00A20126" w:rsidRDefault="00C82BF1" w:rsidP="00C82BF1">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A20126">
              <w:rPr>
                <w:rFonts w:ascii="Arial" w:hAnsi="Arial"/>
                <w:sz w:val="18"/>
                <w:lang w:eastAsia="ja-JP"/>
              </w:rPr>
              <w:t>:</w:t>
            </w:r>
            <w:r w:rsidRPr="00A20126">
              <w:rPr>
                <w:rFonts w:ascii="Arial" w:hAnsi="Arial"/>
                <w:sz w:val="18"/>
                <w:lang w:eastAsia="ja-JP"/>
              </w:rPr>
              <w:tab/>
              <w:t>“-” denotes ΔT</w:t>
            </w:r>
            <w:r w:rsidRPr="00A20126">
              <w:rPr>
                <w:rFonts w:ascii="Arial" w:hAnsi="Arial"/>
                <w:sz w:val="18"/>
                <w:vertAlign w:val="subscript"/>
                <w:lang w:eastAsia="ja-JP"/>
              </w:rPr>
              <w:t>IB,c</w:t>
            </w:r>
            <w:r w:rsidRPr="00A20126">
              <w:rPr>
                <w:rFonts w:ascii="Arial" w:hAnsi="Arial"/>
                <w:sz w:val="18"/>
                <w:lang w:eastAsia="ja-JP"/>
              </w:rPr>
              <w:t xml:space="preserve"> = 0.</w:t>
            </w:r>
          </w:p>
          <w:p w14:paraId="31C59DFA" w14:textId="77777777" w:rsidR="00C82BF1" w:rsidRDefault="00C82BF1" w:rsidP="00C82BF1">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A20126">
              <w:rPr>
                <w:rFonts w:ascii="Arial" w:eastAsia="等线" w:hAnsi="Arial"/>
                <w:sz w:val="18"/>
              </w:rPr>
              <w:t>:</w:t>
            </w:r>
            <w:r w:rsidRPr="00A20126">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A20126">
              <w:rPr>
                <w:rFonts w:ascii="Arial" w:eastAsia="等线" w:hAnsi="Arial"/>
                <w:sz w:val="18"/>
              </w:rPr>
              <w:t xml:space="preserve"> the band order from left to right is n1</w:t>
            </w:r>
            <w:r>
              <w:rPr>
                <w:rFonts w:ascii="Arial" w:eastAsia="等线" w:hAnsi="Arial"/>
                <w:sz w:val="18"/>
              </w:rPr>
              <w:t>, n3</w:t>
            </w:r>
            <w:r w:rsidRPr="00A20126">
              <w:rPr>
                <w:rFonts w:ascii="Arial" w:eastAsia="等线" w:hAnsi="Arial"/>
                <w:sz w:val="18"/>
              </w:rPr>
              <w:t xml:space="preserve"> and n</w:t>
            </w:r>
            <w:r>
              <w:rPr>
                <w:rFonts w:ascii="Arial" w:eastAsia="等线" w:hAnsi="Arial"/>
                <w:sz w:val="18"/>
              </w:rPr>
              <w:t>5</w:t>
            </w:r>
            <w:r w:rsidRPr="00A20126">
              <w:rPr>
                <w:rFonts w:ascii="Arial" w:eastAsia="等线" w:hAnsi="Arial"/>
                <w:sz w:val="18"/>
              </w:rPr>
              <w:t>.</w:t>
            </w:r>
          </w:p>
        </w:tc>
      </w:tr>
    </w:tbl>
    <w:p w14:paraId="0CC0E3B6" w14:textId="159E3F5C" w:rsidR="00C82BF1" w:rsidRDefault="00C82BF1" w:rsidP="00C82BF1">
      <w:pPr>
        <w:pStyle w:val="TH"/>
        <w:rPr>
          <w:rFonts w:cs="Arial"/>
        </w:rPr>
      </w:pPr>
      <w:r>
        <w:rPr>
          <w:rFonts w:cs="Arial"/>
        </w:rPr>
        <w:t>Table 5.40.1.3-2: ΔR</w:t>
      </w:r>
      <w:r w:rsidRPr="00AC4AB0">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41"/>
        <w:gridCol w:w="1948"/>
        <w:gridCol w:w="1948"/>
        <w:gridCol w:w="1949"/>
      </w:tblGrid>
      <w:tr w:rsidR="00C82BF1" w:rsidRPr="00F92868" w14:paraId="676B9BDA" w14:textId="77777777" w:rsidTr="00C82BF1">
        <w:trPr>
          <w:trHeight w:val="187"/>
          <w:jc w:val="center"/>
        </w:trPr>
        <w:tc>
          <w:tcPr>
            <w:tcW w:w="1741" w:type="dxa"/>
            <w:vMerge w:val="restart"/>
          </w:tcPr>
          <w:p w14:paraId="5EEC86C5" w14:textId="77777777" w:rsidR="00C82BF1" w:rsidRPr="00F92868" w:rsidRDefault="00C82BF1" w:rsidP="00C82BF1">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32FB229C" w14:textId="77777777" w:rsidR="00C82BF1" w:rsidRPr="00F92868" w:rsidRDefault="00C82BF1" w:rsidP="00C82BF1">
            <w:pPr>
              <w:keepNext/>
              <w:keepLines/>
              <w:spacing w:after="0"/>
              <w:jc w:val="center"/>
              <w:rPr>
                <w:rFonts w:ascii="Arial" w:eastAsia="等线" w:hAnsi="Arial"/>
                <w:b/>
                <w:sz w:val="18"/>
              </w:rPr>
            </w:pPr>
            <w:r w:rsidRPr="00A20126">
              <w:rPr>
                <w:rFonts w:ascii="Arial" w:eastAsia="等线" w:hAnsi="Arial"/>
                <w:b/>
                <w:sz w:val="18"/>
              </w:rPr>
              <w:t>ΔR</w:t>
            </w:r>
            <w:r w:rsidRPr="00A20126">
              <w:rPr>
                <w:rFonts w:ascii="Arial" w:eastAsia="等线" w:hAnsi="Arial"/>
                <w:b/>
                <w:sz w:val="18"/>
                <w:vertAlign w:val="subscript"/>
              </w:rPr>
              <w:t>IB,c</w:t>
            </w:r>
            <w:r w:rsidRPr="00A20126">
              <w:rPr>
                <w:rFonts w:ascii="Arial" w:eastAsia="等线" w:hAnsi="Arial"/>
                <w:b/>
                <w:sz w:val="18"/>
              </w:rPr>
              <w:t xml:space="preserve"> for NR bands (dB)</w:t>
            </w:r>
            <w:r w:rsidRPr="00A20126">
              <w:rPr>
                <w:rFonts w:ascii="Arial" w:eastAsia="等线" w:hAnsi="Arial"/>
                <w:b/>
                <w:sz w:val="18"/>
                <w:vertAlign w:val="superscript"/>
              </w:rPr>
              <w:t>9</w:t>
            </w:r>
          </w:p>
        </w:tc>
      </w:tr>
      <w:tr w:rsidR="00C82BF1" w:rsidRPr="00F92868" w14:paraId="367D2E08" w14:textId="77777777" w:rsidTr="00C82BF1">
        <w:trPr>
          <w:trHeight w:val="187"/>
          <w:jc w:val="center"/>
        </w:trPr>
        <w:tc>
          <w:tcPr>
            <w:tcW w:w="1741" w:type="dxa"/>
            <w:vMerge/>
            <w:tcBorders>
              <w:bottom w:val="single" w:sz="4" w:space="0" w:color="auto"/>
            </w:tcBorders>
          </w:tcPr>
          <w:p w14:paraId="2646EA97" w14:textId="77777777" w:rsidR="00C82BF1" w:rsidRPr="00F92868" w:rsidRDefault="00C82BF1" w:rsidP="00C82BF1">
            <w:pPr>
              <w:keepNext/>
              <w:keepLines/>
              <w:spacing w:after="0"/>
              <w:jc w:val="center"/>
              <w:rPr>
                <w:rFonts w:ascii="Arial" w:eastAsia="等线" w:hAnsi="Arial"/>
                <w:b/>
                <w:sz w:val="18"/>
              </w:rPr>
            </w:pPr>
          </w:p>
        </w:tc>
        <w:tc>
          <w:tcPr>
            <w:tcW w:w="5845" w:type="dxa"/>
            <w:gridSpan w:val="3"/>
            <w:vAlign w:val="center"/>
          </w:tcPr>
          <w:p w14:paraId="09A26805" w14:textId="77777777" w:rsidR="00C82BF1" w:rsidRPr="00F92868" w:rsidRDefault="00C82BF1" w:rsidP="00C82BF1">
            <w:pPr>
              <w:keepNext/>
              <w:keepLines/>
              <w:spacing w:after="0"/>
              <w:jc w:val="center"/>
              <w:rPr>
                <w:rFonts w:ascii="Arial" w:eastAsia="等线" w:hAnsi="Arial"/>
                <w:b/>
                <w:sz w:val="18"/>
              </w:rPr>
            </w:pPr>
            <w:r w:rsidRPr="00A20126">
              <w:rPr>
                <w:rFonts w:ascii="Arial" w:eastAsia="等线" w:hAnsi="Arial"/>
                <w:b/>
                <w:sz w:val="18"/>
              </w:rPr>
              <w:t>Component band in order of bands in configuration</w:t>
            </w:r>
            <w:r w:rsidRPr="00A20126">
              <w:rPr>
                <w:rFonts w:ascii="Arial" w:eastAsia="等线" w:hAnsi="Arial"/>
                <w:b/>
                <w:sz w:val="18"/>
                <w:vertAlign w:val="superscript"/>
              </w:rPr>
              <w:t>10</w:t>
            </w:r>
          </w:p>
        </w:tc>
      </w:tr>
      <w:tr w:rsidR="00C82BF1" w:rsidRPr="00F92868" w14:paraId="101CAB00" w14:textId="77777777" w:rsidTr="00C82BF1">
        <w:trPr>
          <w:trHeight w:val="187"/>
          <w:jc w:val="center"/>
        </w:trPr>
        <w:tc>
          <w:tcPr>
            <w:tcW w:w="1741" w:type="dxa"/>
            <w:shd w:val="clear" w:color="auto" w:fill="auto"/>
          </w:tcPr>
          <w:p w14:paraId="7B5BB4CE" w14:textId="77777777" w:rsidR="00C82BF1" w:rsidRPr="00F92868" w:rsidRDefault="00C82BF1" w:rsidP="00C82BF1">
            <w:pPr>
              <w:keepNext/>
              <w:keepLines/>
              <w:spacing w:after="0"/>
              <w:jc w:val="center"/>
              <w:rPr>
                <w:rFonts w:ascii="Arial" w:eastAsia="等线" w:hAnsi="Arial"/>
                <w:sz w:val="18"/>
              </w:rPr>
            </w:pPr>
            <w:r w:rsidRPr="00C8045A">
              <w:rPr>
                <w:rFonts w:eastAsia="宋体"/>
                <w:lang w:eastAsia="zh-CN"/>
              </w:rPr>
              <w:t>CA_n25-</w:t>
            </w:r>
            <w:r>
              <w:rPr>
                <w:rFonts w:eastAsia="宋体"/>
                <w:lang w:eastAsia="zh-CN"/>
              </w:rPr>
              <w:t>n77</w:t>
            </w:r>
            <w:r w:rsidRPr="00C8045A">
              <w:rPr>
                <w:rFonts w:eastAsia="宋体"/>
                <w:lang w:eastAsia="zh-CN"/>
              </w:rPr>
              <w:t>-n85</w:t>
            </w:r>
          </w:p>
        </w:tc>
        <w:tc>
          <w:tcPr>
            <w:tcW w:w="1948" w:type="dxa"/>
            <w:vAlign w:val="center"/>
          </w:tcPr>
          <w:p w14:paraId="0834431E" w14:textId="77777777" w:rsidR="00C82BF1" w:rsidRPr="00F92868" w:rsidRDefault="00C82BF1" w:rsidP="00C82BF1">
            <w:pPr>
              <w:keepNext/>
              <w:keepLines/>
              <w:spacing w:after="0"/>
              <w:jc w:val="center"/>
              <w:rPr>
                <w:rFonts w:ascii="Arial" w:eastAsia="等线" w:hAnsi="Arial"/>
                <w:sz w:val="18"/>
                <w:lang w:eastAsia="zh-CN"/>
              </w:rPr>
            </w:pPr>
            <w:r>
              <w:rPr>
                <w:rFonts w:ascii="Arial" w:eastAsia="等线" w:hAnsi="Arial"/>
                <w:color w:val="000000"/>
                <w:sz w:val="18"/>
                <w:lang w:val="en-US" w:eastAsia="zh-CN"/>
              </w:rPr>
              <w:t>0.2</w:t>
            </w:r>
          </w:p>
        </w:tc>
        <w:tc>
          <w:tcPr>
            <w:tcW w:w="1948" w:type="dxa"/>
            <w:vAlign w:val="center"/>
          </w:tcPr>
          <w:p w14:paraId="57FF882D" w14:textId="77777777" w:rsidR="00C82BF1" w:rsidRPr="00F92868" w:rsidRDefault="00C82BF1" w:rsidP="00C82BF1">
            <w:pPr>
              <w:keepNext/>
              <w:keepLines/>
              <w:spacing w:after="0"/>
              <w:jc w:val="center"/>
              <w:rPr>
                <w:rFonts w:ascii="Arial" w:eastAsia="等线" w:hAnsi="Arial"/>
                <w:sz w:val="18"/>
                <w:lang w:eastAsia="zh-CN"/>
              </w:rPr>
            </w:pPr>
            <w:r>
              <w:rPr>
                <w:rFonts w:ascii="Arial" w:eastAsia="等线" w:hAnsi="Arial"/>
                <w:sz w:val="18"/>
                <w:lang w:eastAsia="zh-CN"/>
              </w:rPr>
              <w:t>0.5</w:t>
            </w:r>
          </w:p>
        </w:tc>
        <w:tc>
          <w:tcPr>
            <w:tcW w:w="1949" w:type="dxa"/>
            <w:vAlign w:val="center"/>
          </w:tcPr>
          <w:p w14:paraId="0117FB9F" w14:textId="77777777" w:rsidR="00C82BF1" w:rsidRPr="00F92868" w:rsidRDefault="00C82BF1" w:rsidP="00C82BF1">
            <w:pPr>
              <w:keepNext/>
              <w:keepLines/>
              <w:spacing w:after="0"/>
              <w:jc w:val="center"/>
              <w:rPr>
                <w:rFonts w:ascii="Arial" w:eastAsia="等线" w:hAnsi="Arial"/>
                <w:sz w:val="18"/>
                <w:lang w:eastAsia="zh-CN"/>
              </w:rPr>
            </w:pPr>
            <w:r>
              <w:rPr>
                <w:rFonts w:ascii="Arial" w:eastAsia="等线" w:hAnsi="Arial"/>
                <w:color w:val="000000"/>
                <w:sz w:val="18"/>
                <w:lang w:val="en-US" w:eastAsia="zh-CN"/>
              </w:rPr>
              <w:t>0.2</w:t>
            </w:r>
          </w:p>
        </w:tc>
      </w:tr>
      <w:tr w:rsidR="00C82BF1" w:rsidRPr="00F92868" w14:paraId="3865B090" w14:textId="77777777" w:rsidTr="00C82BF1">
        <w:trPr>
          <w:trHeight w:val="187"/>
          <w:jc w:val="center"/>
        </w:trPr>
        <w:tc>
          <w:tcPr>
            <w:tcW w:w="7586" w:type="dxa"/>
            <w:gridSpan w:val="4"/>
            <w:tcBorders>
              <w:bottom w:val="single" w:sz="4" w:space="0" w:color="auto"/>
            </w:tcBorders>
            <w:shd w:val="clear" w:color="auto" w:fill="auto"/>
          </w:tcPr>
          <w:p w14:paraId="36D8E73C" w14:textId="77777777" w:rsidR="00C82BF1" w:rsidRPr="00A20126" w:rsidRDefault="00C82BF1" w:rsidP="00C82BF1">
            <w:pPr>
              <w:keepLines/>
              <w:spacing w:after="0"/>
              <w:ind w:left="870" w:hanging="870"/>
              <w:rPr>
                <w:rFonts w:eastAsia="等线" w:cs="Arial"/>
                <w:lang w:eastAsia="ja-JP"/>
              </w:rPr>
            </w:pPr>
            <w:r w:rsidRPr="00A20126">
              <w:rPr>
                <w:rFonts w:ascii="Arial" w:eastAsia="等线" w:hAnsi="Arial" w:cs="Arial"/>
                <w:sz w:val="18"/>
                <w:lang w:eastAsia="ja-JP"/>
              </w:rPr>
              <w:t>NOTE 9:</w:t>
            </w:r>
            <w:r w:rsidRPr="00A20126">
              <w:rPr>
                <w:rFonts w:ascii="Arial" w:eastAsia="等线" w:hAnsi="Arial" w:cs="Arial"/>
                <w:sz w:val="18"/>
                <w:lang w:eastAsia="ja-JP"/>
              </w:rPr>
              <w:tab/>
              <w:t xml:space="preserve"> “-” denotes ΔR</w:t>
            </w:r>
            <w:r w:rsidRPr="00A20126">
              <w:rPr>
                <w:rFonts w:ascii="Arial" w:eastAsia="等线" w:hAnsi="Arial" w:cs="Arial"/>
                <w:sz w:val="18"/>
                <w:vertAlign w:val="subscript"/>
                <w:lang w:eastAsia="ja-JP"/>
              </w:rPr>
              <w:t>IB,c</w:t>
            </w:r>
            <w:r w:rsidRPr="00A20126">
              <w:rPr>
                <w:rFonts w:ascii="Arial" w:eastAsia="等线" w:hAnsi="Arial" w:cs="Arial"/>
                <w:sz w:val="18"/>
                <w:lang w:eastAsia="ja-JP"/>
              </w:rPr>
              <w:t xml:space="preserve"> = 0.</w:t>
            </w:r>
          </w:p>
          <w:p w14:paraId="3A2BABAC" w14:textId="77777777" w:rsidR="00C82BF1" w:rsidRDefault="00C82BF1" w:rsidP="00C82BF1">
            <w:pPr>
              <w:keepLines/>
              <w:spacing w:after="0"/>
              <w:ind w:left="870" w:hanging="870"/>
              <w:rPr>
                <w:rFonts w:ascii="Arial" w:eastAsia="等线" w:hAnsi="Arial"/>
                <w:color w:val="000000"/>
                <w:sz w:val="18"/>
                <w:lang w:val="en-US" w:eastAsia="zh-CN"/>
              </w:rPr>
            </w:pPr>
            <w:r w:rsidRPr="00A20126">
              <w:rPr>
                <w:rFonts w:ascii="Arial" w:eastAsia="等线" w:hAnsi="Arial" w:cs="Arial"/>
                <w:sz w:val="18"/>
                <w:lang w:eastAsia="ja-JP"/>
              </w:rPr>
              <w:t>NOTE 10:</w:t>
            </w:r>
            <w:r w:rsidRPr="00A20126">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A20126">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A20126">
              <w:rPr>
                <w:rFonts w:ascii="Arial" w:eastAsia="等线" w:hAnsi="Arial" w:cs="Arial"/>
                <w:sz w:val="18"/>
                <w:lang w:eastAsia="ja-JP"/>
              </w:rPr>
              <w:t>.</w:t>
            </w:r>
          </w:p>
        </w:tc>
      </w:tr>
    </w:tbl>
    <w:p w14:paraId="30335E4D" w14:textId="2F9EAD74" w:rsidR="00C82BF1" w:rsidRPr="00F937E3" w:rsidRDefault="00C82BF1" w:rsidP="00C82BF1">
      <w:pPr>
        <w:pStyle w:val="31"/>
      </w:pPr>
      <w:bookmarkStart w:id="444" w:name="_Toc136288393"/>
      <w:r>
        <w:t>5.40.2</w:t>
      </w:r>
      <w:r>
        <w:tab/>
        <w:t>Specific for 2 bands UL CA</w:t>
      </w:r>
      <w:bookmarkEnd w:id="444"/>
    </w:p>
    <w:p w14:paraId="3DB58F95" w14:textId="57FA7A08" w:rsidR="00C82BF1" w:rsidRDefault="00C82BF1" w:rsidP="00C82BF1">
      <w:pPr>
        <w:pStyle w:val="41"/>
      </w:pPr>
      <w:bookmarkStart w:id="445" w:name="_Toc136288394"/>
      <w:r>
        <w:rPr>
          <w:rFonts w:hint="eastAsia"/>
        </w:rPr>
        <w:t>5.</w:t>
      </w:r>
      <w:r>
        <w:t>40</w:t>
      </w:r>
      <w:r>
        <w:rPr>
          <w:rFonts w:hint="eastAsia"/>
        </w:rPr>
        <w:t>.</w:t>
      </w:r>
      <w:r>
        <w:t>2.1</w:t>
      </w:r>
      <w:r>
        <w:tab/>
      </w:r>
      <w:r>
        <w:rPr>
          <w:rFonts w:hint="eastAsia"/>
        </w:rPr>
        <w:t>UE co-existence studies</w:t>
      </w:r>
      <w:bookmarkEnd w:id="445"/>
    </w:p>
    <w:p w14:paraId="79521846" w14:textId="77777777" w:rsidR="00C82BF1" w:rsidRPr="00F31DF3" w:rsidRDefault="00C82BF1" w:rsidP="00C82BF1">
      <w:pPr>
        <w:pStyle w:val="af1"/>
        <w:rPr>
          <w:rFonts w:cstheme="minorHAnsi"/>
          <w:szCs w:val="21"/>
          <w:lang w:eastAsia="ja-JP"/>
        </w:rPr>
      </w:pPr>
      <w:r>
        <w:rPr>
          <w:rFonts w:hint="eastAsia"/>
        </w:rPr>
        <w:t>UE co-existence</w:t>
      </w:r>
      <w:r>
        <w:t xml:space="preserve"> has been already studied for 2DL/1UL fallback combinations such as CA n25-n77, CA_n25-n85 and n77-n85 and the impact of harmonic interference has been clarified.</w:t>
      </w:r>
      <w:r>
        <w:rPr>
          <w:rFonts w:asciiTheme="minorEastAsia" w:hAnsiTheme="minorEastAsia" w:hint="eastAsia"/>
          <w:lang w:eastAsia="ja-JP"/>
        </w:rPr>
        <w:t xml:space="preserve"> </w:t>
      </w:r>
      <w:r>
        <w:rPr>
          <w:rFonts w:cstheme="minorHAnsi"/>
          <w:szCs w:val="21"/>
          <w:lang w:eastAsia="zh-TW"/>
        </w:rPr>
        <w:t>T</w:t>
      </w:r>
      <w:r w:rsidRPr="00F31DF3">
        <w:rPr>
          <w:rFonts w:cstheme="minorHAnsi"/>
          <w:szCs w:val="21"/>
          <w:lang w:eastAsia="zh-CN"/>
        </w:rPr>
        <w:t xml:space="preserve">he </w:t>
      </w:r>
      <w:r w:rsidRPr="00F31DF3">
        <w:rPr>
          <w:rFonts w:cstheme="minorHAnsi"/>
          <w:szCs w:val="21"/>
          <w:lang w:eastAsia="ja-JP"/>
        </w:rPr>
        <w:t>own Rx impact of the 3</w:t>
      </w:r>
      <w:r w:rsidRPr="00F31DF3">
        <w:rPr>
          <w:rFonts w:cstheme="minorHAnsi"/>
          <w:szCs w:val="21"/>
          <w:vertAlign w:val="superscript"/>
          <w:lang w:eastAsia="ja-JP"/>
        </w:rPr>
        <w:t>rd</w:t>
      </w:r>
      <w:r w:rsidRPr="00F31DF3">
        <w:rPr>
          <w:rFonts w:cstheme="minorHAnsi"/>
          <w:szCs w:val="21"/>
          <w:lang w:eastAsia="ja-JP"/>
        </w:rPr>
        <w:t xml:space="preserve"> band is </w:t>
      </w:r>
      <w:r w:rsidRPr="00F31DF3">
        <w:rPr>
          <w:rFonts w:cstheme="minorHAnsi"/>
          <w:szCs w:val="21"/>
          <w:lang w:eastAsia="zh-CN"/>
        </w:rPr>
        <w:t xml:space="preserve">shown as </w:t>
      </w:r>
      <w:r w:rsidRPr="00F31DF3">
        <w:rPr>
          <w:rFonts w:cstheme="minorHAnsi"/>
          <w:szCs w:val="21"/>
          <w:lang w:eastAsia="ja-JP"/>
        </w:rPr>
        <w:t>the followings.</w:t>
      </w:r>
    </w:p>
    <w:p w14:paraId="5D7A2AC4" w14:textId="77777777" w:rsidR="00C82BF1" w:rsidRPr="00F31DF3" w:rsidRDefault="00C82BF1" w:rsidP="00C82BF1">
      <w:pPr>
        <w:pStyle w:val="af1"/>
        <w:rPr>
          <w:rFonts w:cstheme="minorHAnsi"/>
          <w:szCs w:val="21"/>
          <w:lang w:eastAsia="ja-JP"/>
        </w:rPr>
      </w:pPr>
    </w:p>
    <w:p w14:paraId="32C78C6D" w14:textId="700096EE" w:rsidR="00C82BF1" w:rsidRDefault="00E25FD2" w:rsidP="003474CF">
      <w:pPr>
        <w:overflowPunct w:val="0"/>
        <w:autoSpaceDE w:val="0"/>
        <w:autoSpaceDN w:val="0"/>
        <w:adjustRightInd w:val="0"/>
        <w:ind w:leftChars="180" w:left="658" w:hangingChars="149" w:hanging="298"/>
        <w:textAlignment w:val="baseline"/>
      </w:pPr>
      <w:r w:rsidRPr="005315A5">
        <w:rPr>
          <w:rFonts w:eastAsia="Times New Roman"/>
          <w:iCs/>
        </w:rPr>
        <w:t xml:space="preserve">–   </w:t>
      </w:r>
      <w:r w:rsidR="00C82BF1">
        <w:t xml:space="preserve">No impact from </w:t>
      </w:r>
      <w:r w:rsidR="00C82BF1" w:rsidRPr="00E25FD2">
        <w:rPr>
          <w:rFonts w:cstheme="minorHAnsi"/>
          <w:szCs w:val="21"/>
          <w:lang w:eastAsia="ko-KR"/>
        </w:rPr>
        <w:t xml:space="preserve">dual uplink of Band </w:t>
      </w:r>
      <w:r w:rsidR="00C82BF1" w:rsidRPr="00E25FD2">
        <w:rPr>
          <w:rFonts w:eastAsia="宋体" w:cstheme="minorHAnsi"/>
          <w:szCs w:val="21"/>
        </w:rPr>
        <w:t>n25</w:t>
      </w:r>
      <w:r w:rsidR="00C82BF1" w:rsidRPr="00E25FD2">
        <w:rPr>
          <w:rFonts w:cstheme="minorHAnsi"/>
          <w:szCs w:val="21"/>
          <w:lang w:eastAsia="ko-KR"/>
        </w:rPr>
        <w:t xml:space="preserve"> + Band n77 in</w:t>
      </w:r>
      <w:r w:rsidR="00C82BF1">
        <w:t xml:space="preserve">to </w:t>
      </w:r>
      <w:r w:rsidR="00C82BF1" w:rsidRPr="00E25FD2">
        <w:rPr>
          <w:rFonts w:cstheme="minorHAnsi"/>
          <w:szCs w:val="21"/>
          <w:lang w:eastAsia="ko-KR"/>
        </w:rPr>
        <w:t xml:space="preserve">own Rx of </w:t>
      </w:r>
      <w:r w:rsidR="00C82BF1">
        <w:t>Band n85.</w:t>
      </w:r>
    </w:p>
    <w:p w14:paraId="2C6308AA" w14:textId="61AB1016" w:rsidR="00C82BF1" w:rsidRPr="00E25FD2" w:rsidRDefault="00E25FD2" w:rsidP="003474CF">
      <w:pPr>
        <w:overflowPunct w:val="0"/>
        <w:autoSpaceDE w:val="0"/>
        <w:autoSpaceDN w:val="0"/>
        <w:adjustRightInd w:val="0"/>
        <w:ind w:leftChars="180" w:left="658" w:hangingChars="149" w:hanging="298"/>
        <w:textAlignment w:val="baseline"/>
        <w:rPr>
          <w:rFonts w:cstheme="minorHAnsi"/>
          <w:szCs w:val="21"/>
          <w:lang w:eastAsia="ko-KR"/>
        </w:rPr>
      </w:pPr>
      <w:r w:rsidRPr="005315A5">
        <w:rPr>
          <w:rFonts w:eastAsia="Times New Roman"/>
          <w:iCs/>
        </w:rPr>
        <w:t xml:space="preserve">–   </w:t>
      </w:r>
      <w:r w:rsidR="00C82BF1" w:rsidRPr="00E25FD2">
        <w:rPr>
          <w:rFonts w:eastAsia="Times New Roman"/>
          <w:iCs/>
        </w:rPr>
        <w:t>3</w:t>
      </w:r>
      <w:r w:rsidR="00C82BF1" w:rsidRPr="00E25FD2">
        <w:rPr>
          <w:rFonts w:eastAsia="Times New Roman"/>
          <w:iCs/>
          <w:vertAlign w:val="superscript"/>
        </w:rPr>
        <w:t>rd</w:t>
      </w:r>
      <w:r w:rsidR="00C82BF1" w:rsidRPr="00E25FD2">
        <w:rPr>
          <w:rFonts w:eastAsia="Times New Roman"/>
          <w:iCs/>
        </w:rPr>
        <w:t xml:space="preserve"> and 4</w:t>
      </w:r>
      <w:r w:rsidR="00C82BF1" w:rsidRPr="00E25FD2">
        <w:rPr>
          <w:rFonts w:eastAsia="Times New Roman"/>
          <w:iCs/>
          <w:vertAlign w:val="superscript"/>
        </w:rPr>
        <w:t>th</w:t>
      </w:r>
      <w:r w:rsidR="00C82BF1" w:rsidRPr="00E25FD2">
        <w:rPr>
          <w:rFonts w:eastAsia="Times New Roman"/>
          <w:iCs/>
        </w:rPr>
        <w:t xml:space="preserve"> </w:t>
      </w:r>
      <w:r w:rsidR="00C82BF1" w:rsidRPr="00E25FD2">
        <w:rPr>
          <w:rFonts w:cstheme="minorHAnsi"/>
          <w:szCs w:val="21"/>
          <w:lang w:eastAsia="ko-KR"/>
        </w:rPr>
        <w:t xml:space="preserve">order IMD generated by dual uplink of Band </w:t>
      </w:r>
      <w:r w:rsidR="00C82BF1" w:rsidRPr="00E25FD2">
        <w:rPr>
          <w:rFonts w:eastAsia="宋体" w:cstheme="minorHAnsi"/>
          <w:szCs w:val="21"/>
        </w:rPr>
        <w:t>n77</w:t>
      </w:r>
      <w:r w:rsidR="00C82BF1" w:rsidRPr="00E25FD2">
        <w:rPr>
          <w:rFonts w:cstheme="minorHAnsi"/>
          <w:szCs w:val="21"/>
          <w:lang w:eastAsia="ko-KR"/>
        </w:rPr>
        <w:t xml:space="preserve"> + Band n85 may fall into own Rx of </w:t>
      </w:r>
      <w:r w:rsidR="00C82BF1" w:rsidRPr="00E25FD2">
        <w:rPr>
          <w:rFonts w:eastAsia="宋体" w:cstheme="minorHAnsi"/>
          <w:szCs w:val="21"/>
        </w:rPr>
        <w:t>B</w:t>
      </w:r>
      <w:r w:rsidR="00C82BF1" w:rsidRPr="00E25FD2">
        <w:rPr>
          <w:rFonts w:cstheme="minorHAnsi"/>
          <w:szCs w:val="21"/>
          <w:lang w:eastAsia="ko-KR"/>
        </w:rPr>
        <w:t xml:space="preserve">and </w:t>
      </w:r>
      <w:r w:rsidR="00C82BF1" w:rsidRPr="00E25FD2">
        <w:rPr>
          <w:rFonts w:eastAsia="宋体" w:cstheme="minorHAnsi"/>
          <w:szCs w:val="21"/>
        </w:rPr>
        <w:t>n25</w:t>
      </w:r>
      <w:r w:rsidR="00C82BF1" w:rsidRPr="00E25FD2">
        <w:rPr>
          <w:rFonts w:cstheme="minorHAnsi"/>
          <w:szCs w:val="21"/>
        </w:rPr>
        <w:t>.</w:t>
      </w:r>
    </w:p>
    <w:p w14:paraId="6E503E24" w14:textId="26E77E75" w:rsidR="00C82BF1" w:rsidRPr="00A54385" w:rsidRDefault="00E25FD2" w:rsidP="003474CF">
      <w:pPr>
        <w:overflowPunct w:val="0"/>
        <w:autoSpaceDE w:val="0"/>
        <w:autoSpaceDN w:val="0"/>
        <w:adjustRightInd w:val="0"/>
        <w:ind w:leftChars="180" w:left="658" w:hangingChars="149" w:hanging="298"/>
        <w:textAlignment w:val="baseline"/>
        <w:rPr>
          <w:rFonts w:cstheme="minorHAnsi"/>
          <w:szCs w:val="21"/>
          <w:lang w:eastAsia="ko-KR"/>
        </w:rPr>
      </w:pPr>
      <w:r w:rsidRPr="005315A5">
        <w:rPr>
          <w:rFonts w:eastAsia="Times New Roman"/>
          <w:iCs/>
        </w:rPr>
        <w:t xml:space="preserve">–   </w:t>
      </w:r>
      <w:r w:rsidR="00C82BF1" w:rsidRPr="00E25FD2">
        <w:rPr>
          <w:rFonts w:eastAsia="Times New Roman"/>
          <w:iCs/>
        </w:rPr>
        <w:t>3</w:t>
      </w:r>
      <w:r w:rsidR="00C82BF1" w:rsidRPr="00E25FD2">
        <w:rPr>
          <w:rFonts w:eastAsia="Times New Roman"/>
          <w:iCs/>
          <w:vertAlign w:val="superscript"/>
        </w:rPr>
        <w:t>rd</w:t>
      </w:r>
      <w:r w:rsidR="00C82BF1" w:rsidRPr="00E25FD2">
        <w:rPr>
          <w:rFonts w:eastAsia="Times New Roman"/>
          <w:iCs/>
        </w:rPr>
        <w:t>, 4</w:t>
      </w:r>
      <w:r w:rsidR="00C82BF1" w:rsidRPr="00E25FD2">
        <w:rPr>
          <w:rFonts w:eastAsia="Times New Roman"/>
          <w:iCs/>
          <w:vertAlign w:val="superscript"/>
        </w:rPr>
        <w:t>th</w:t>
      </w:r>
      <w:r w:rsidR="00C82BF1" w:rsidRPr="00E25FD2">
        <w:rPr>
          <w:rFonts w:eastAsia="Times New Roman"/>
          <w:iCs/>
        </w:rPr>
        <w:t xml:space="preserve"> and 5</w:t>
      </w:r>
      <w:r w:rsidR="00C82BF1" w:rsidRPr="00E25FD2">
        <w:rPr>
          <w:rFonts w:eastAsia="Times New Roman"/>
          <w:iCs/>
          <w:vertAlign w:val="superscript"/>
        </w:rPr>
        <w:t>th</w:t>
      </w:r>
      <w:r w:rsidR="00C82BF1" w:rsidRPr="00E25FD2">
        <w:rPr>
          <w:rFonts w:eastAsia="Times New Roman"/>
          <w:iCs/>
        </w:rPr>
        <w:t xml:space="preserve"> </w:t>
      </w:r>
      <w:r w:rsidR="00C82BF1" w:rsidRPr="00A54385">
        <w:rPr>
          <w:rFonts w:cstheme="minorHAnsi"/>
          <w:szCs w:val="21"/>
          <w:lang w:eastAsia="ko-KR"/>
        </w:rPr>
        <w:t xml:space="preserve">order IMD generated by dual uplink of Band </w:t>
      </w:r>
      <w:r w:rsidR="00C82BF1" w:rsidRPr="00A54385">
        <w:rPr>
          <w:rFonts w:eastAsia="宋体" w:cstheme="minorHAnsi"/>
          <w:szCs w:val="21"/>
        </w:rPr>
        <w:t>n25</w:t>
      </w:r>
      <w:r w:rsidR="00C82BF1" w:rsidRPr="00A54385">
        <w:rPr>
          <w:rFonts w:cstheme="minorHAnsi"/>
          <w:szCs w:val="21"/>
          <w:lang w:eastAsia="ko-KR"/>
        </w:rPr>
        <w:t xml:space="preserve"> + Band n85 may fall into own Rx of </w:t>
      </w:r>
      <w:r w:rsidR="00C82BF1" w:rsidRPr="00A54385">
        <w:rPr>
          <w:rFonts w:eastAsia="宋体" w:cstheme="minorHAnsi"/>
          <w:szCs w:val="21"/>
        </w:rPr>
        <w:t>B</w:t>
      </w:r>
      <w:r w:rsidR="00C82BF1" w:rsidRPr="00A54385">
        <w:rPr>
          <w:rFonts w:cstheme="minorHAnsi"/>
          <w:szCs w:val="21"/>
          <w:lang w:eastAsia="ko-KR"/>
        </w:rPr>
        <w:t xml:space="preserve">and </w:t>
      </w:r>
      <w:r w:rsidR="00C82BF1" w:rsidRPr="00A54385">
        <w:rPr>
          <w:rFonts w:eastAsia="宋体" w:cstheme="minorHAnsi"/>
          <w:szCs w:val="21"/>
        </w:rPr>
        <w:t>n77</w:t>
      </w:r>
      <w:r w:rsidR="00C82BF1" w:rsidRPr="00A54385">
        <w:rPr>
          <w:rFonts w:cstheme="minorHAnsi"/>
          <w:szCs w:val="21"/>
        </w:rPr>
        <w:t>.</w:t>
      </w:r>
    </w:p>
    <w:p w14:paraId="176CE9DC" w14:textId="77777777" w:rsidR="00C82BF1" w:rsidRDefault="00C82BF1" w:rsidP="00C82BF1">
      <w:pPr>
        <w:pStyle w:val="af1"/>
        <w:rPr>
          <w:rFonts w:eastAsia="PMingLiU"/>
          <w:lang w:eastAsia="zh-TW"/>
        </w:rPr>
      </w:pPr>
    </w:p>
    <w:p w14:paraId="48545D49" w14:textId="39C78612" w:rsidR="00C82BF1" w:rsidRDefault="00C82BF1" w:rsidP="00C82BF1">
      <w:pPr>
        <w:pStyle w:val="41"/>
      </w:pPr>
      <w:bookmarkStart w:id="446" w:name="_Toc136288395"/>
      <w:r>
        <w:rPr>
          <w:rFonts w:hint="eastAsia"/>
        </w:rPr>
        <w:lastRenderedPageBreak/>
        <w:t>5.</w:t>
      </w:r>
      <w:r>
        <w:t>40</w:t>
      </w:r>
      <w:r>
        <w:rPr>
          <w:rFonts w:hint="eastAsia"/>
        </w:rPr>
        <w:t>.</w:t>
      </w:r>
      <w:r>
        <w:t>2.2</w:t>
      </w:r>
      <w:r>
        <w:rPr>
          <w:rFonts w:hint="eastAsia"/>
        </w:rPr>
        <w:tab/>
        <w:t>REFSENS requirements</w:t>
      </w:r>
      <w:bookmarkEnd w:id="446"/>
    </w:p>
    <w:p w14:paraId="678B947B" w14:textId="39754CB1" w:rsidR="00C82BF1" w:rsidRPr="00F31DF3" w:rsidRDefault="00C82BF1" w:rsidP="00C82BF1">
      <w:pPr>
        <w:rPr>
          <w:szCs w:val="21"/>
        </w:rPr>
      </w:pPr>
      <w:r w:rsidRPr="00F31DF3">
        <w:rPr>
          <w:szCs w:val="21"/>
        </w:rPr>
        <w:t xml:space="preserve">Table </w:t>
      </w:r>
      <w:r>
        <w:rPr>
          <w:rFonts w:eastAsia="宋体" w:hint="eastAsia"/>
        </w:rPr>
        <w:t>5.</w:t>
      </w:r>
      <w:r>
        <w:rPr>
          <w:rFonts w:eastAsia="宋体"/>
        </w:rPr>
        <w:t>40</w:t>
      </w:r>
      <w:r>
        <w:rPr>
          <w:rFonts w:eastAsia="宋体" w:hint="eastAsia"/>
        </w:rPr>
        <w:t>.</w:t>
      </w:r>
      <w:r>
        <w:rPr>
          <w:rFonts w:eastAsia="宋体"/>
        </w:rPr>
        <w:t>2.2</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r>
        <w:rPr>
          <w:rFonts w:cs="Arial"/>
          <w:szCs w:val="22"/>
          <w:lang w:val="en-US" w:eastAsia="zh-CN"/>
        </w:rPr>
        <w:t xml:space="preserve">CA_n2-n12-n77 </w:t>
      </w:r>
      <w:r>
        <w:rPr>
          <w:szCs w:val="21"/>
        </w:rPr>
        <w:t>are reused.</w:t>
      </w:r>
    </w:p>
    <w:p w14:paraId="70CC2027" w14:textId="7F6E2409" w:rsidR="00C82BF1" w:rsidRPr="00A20126" w:rsidRDefault="00C82BF1" w:rsidP="00C82BF1">
      <w:pPr>
        <w:pStyle w:val="TH"/>
        <w:rPr>
          <w:rFonts w:cs="Arial"/>
        </w:rPr>
      </w:pPr>
      <w:r w:rsidRPr="00AC4AB0">
        <w:rPr>
          <w:rFonts w:cs="Arial"/>
        </w:rPr>
        <w:t xml:space="preserve">Table </w:t>
      </w:r>
      <w:r>
        <w:rPr>
          <w:rFonts w:cs="Arial"/>
        </w:rPr>
        <w:t>5.4</w:t>
      </w:r>
      <w:r w:rsidR="00E25FD2">
        <w:rPr>
          <w:rFonts w:cs="Arial"/>
        </w:rPr>
        <w:t>0</w:t>
      </w:r>
      <w:r w:rsidRPr="00A20126">
        <w:rPr>
          <w:rFonts w:cs="Arial"/>
        </w:rPr>
        <w:t>.2.2-1: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82BF1" w14:paraId="5D53AF70" w14:textId="77777777" w:rsidTr="00C82BF1">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tcPr>
          <w:p w14:paraId="61FA6077" w14:textId="77777777" w:rsidR="00C82BF1" w:rsidRDefault="00C82BF1" w:rsidP="00C82BF1">
            <w:pPr>
              <w:pStyle w:val="TAH"/>
            </w:pPr>
            <w:r>
              <w:t>Band / Channel bandwidth / N</w:t>
            </w:r>
            <w:r>
              <w:rPr>
                <w:vertAlign w:val="subscript"/>
              </w:rPr>
              <w:t>RB</w:t>
            </w:r>
            <w:r>
              <w:t xml:space="preserve"> / Duplex mode</w:t>
            </w:r>
          </w:p>
        </w:tc>
      </w:tr>
      <w:tr w:rsidR="00C82BF1" w14:paraId="0EBE82E2" w14:textId="77777777" w:rsidTr="00C82BF1">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6E7E3F57" w14:textId="77777777" w:rsidR="00C82BF1" w:rsidRDefault="00C82BF1" w:rsidP="00C82BF1">
            <w:pPr>
              <w:pStyle w:val="TAH"/>
            </w:pPr>
            <w:r>
              <w:t xml:space="preserve">NR </w:t>
            </w:r>
            <w:r>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C50DCC5" w14:textId="77777777" w:rsidR="00C82BF1" w:rsidRDefault="00C82BF1" w:rsidP="00C82BF1">
            <w:pPr>
              <w:pStyle w:val="TAH"/>
            </w:pPr>
            <w:r>
              <w:t>NR band</w:t>
            </w:r>
          </w:p>
        </w:tc>
        <w:tc>
          <w:tcPr>
            <w:tcW w:w="960" w:type="dxa"/>
            <w:tcBorders>
              <w:top w:val="single" w:sz="4" w:space="0" w:color="auto"/>
              <w:left w:val="single" w:sz="4" w:space="0" w:color="auto"/>
              <w:bottom w:val="single" w:sz="4" w:space="0" w:color="auto"/>
              <w:right w:val="single" w:sz="4" w:space="0" w:color="auto"/>
            </w:tcBorders>
          </w:tcPr>
          <w:p w14:paraId="45326E9F" w14:textId="77777777" w:rsidR="00C82BF1" w:rsidRDefault="00C82BF1" w:rsidP="00C82BF1">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3ACAA9BF" w14:textId="77777777" w:rsidR="00C82BF1" w:rsidRDefault="00C82BF1" w:rsidP="00C82BF1">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0BDED204" w14:textId="77777777" w:rsidR="00C82BF1" w:rsidRDefault="00C82BF1" w:rsidP="00C82BF1">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7E2B9DD2" w14:textId="77777777" w:rsidR="00C82BF1" w:rsidRDefault="00C82BF1" w:rsidP="00C82BF1">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6A526E3C" w14:textId="77777777" w:rsidR="00C82BF1" w:rsidRDefault="00C82BF1" w:rsidP="00C82BF1">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775BD1D4" w14:textId="77777777" w:rsidR="00C82BF1" w:rsidRDefault="00C82BF1" w:rsidP="00C82BF1">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188DB0A6" w14:textId="77777777" w:rsidR="00C82BF1" w:rsidRDefault="00C82BF1" w:rsidP="00C82BF1">
            <w:pPr>
              <w:pStyle w:val="TAH"/>
            </w:pPr>
            <w:r>
              <w:t>Source of IMD</w:t>
            </w:r>
          </w:p>
        </w:tc>
      </w:tr>
      <w:tr w:rsidR="00C82BF1" w14:paraId="203603CC" w14:textId="77777777" w:rsidTr="00C82BF1">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DAFE2E1" w14:textId="77777777" w:rsidR="00C82BF1" w:rsidRDefault="00C82BF1" w:rsidP="00C82BF1">
            <w:pPr>
              <w:pStyle w:val="TAC"/>
              <w:rPr>
                <w:lang w:eastAsia="zh-CN"/>
              </w:rPr>
            </w:pPr>
            <w:r w:rsidRPr="00C8045A">
              <w:rPr>
                <w:rFonts w:eastAsia="宋体"/>
                <w:lang w:eastAsia="zh-CN"/>
              </w:rPr>
              <w:t>CA_n25-</w:t>
            </w:r>
            <w:r>
              <w:rPr>
                <w:rFonts w:eastAsia="宋体"/>
                <w:lang w:eastAsia="zh-CN"/>
              </w:rPr>
              <w:t>n77</w:t>
            </w:r>
            <w:r w:rsidRPr="00C8045A">
              <w:rPr>
                <w:rFonts w:eastAsia="宋体"/>
                <w:lang w:eastAsia="zh-CN"/>
              </w:rPr>
              <w:t>-n85</w:t>
            </w:r>
          </w:p>
        </w:tc>
        <w:tc>
          <w:tcPr>
            <w:tcW w:w="1146" w:type="dxa"/>
            <w:tcBorders>
              <w:top w:val="single" w:sz="4" w:space="0" w:color="auto"/>
              <w:left w:val="single" w:sz="4" w:space="0" w:color="auto"/>
              <w:right w:val="single" w:sz="4" w:space="0" w:color="auto"/>
            </w:tcBorders>
            <w:vAlign w:val="center"/>
          </w:tcPr>
          <w:p w14:paraId="1F9FB638" w14:textId="77777777" w:rsidR="00C82BF1" w:rsidRDefault="00C82BF1" w:rsidP="00C82BF1">
            <w:pPr>
              <w:pStyle w:val="TAC"/>
              <w:rPr>
                <w:lang w:eastAsia="zh-CN"/>
              </w:rPr>
            </w:pPr>
            <w:r>
              <w:rPr>
                <w:color w:val="000000"/>
              </w:rPr>
              <w:t>n25</w:t>
            </w:r>
          </w:p>
        </w:tc>
        <w:tc>
          <w:tcPr>
            <w:tcW w:w="960" w:type="dxa"/>
            <w:tcBorders>
              <w:top w:val="single" w:sz="4" w:space="0" w:color="auto"/>
              <w:left w:val="single" w:sz="4" w:space="0" w:color="auto"/>
              <w:right w:val="single" w:sz="4" w:space="0" w:color="auto"/>
            </w:tcBorders>
            <w:vAlign w:val="center"/>
          </w:tcPr>
          <w:p w14:paraId="4D1E4C13" w14:textId="77777777" w:rsidR="00C82BF1" w:rsidRPr="002125B5" w:rsidRDefault="00C82BF1" w:rsidP="00C82BF1">
            <w:pPr>
              <w:pStyle w:val="TAC"/>
              <w:rPr>
                <w:lang w:eastAsia="zh-CN"/>
              </w:rPr>
            </w:pPr>
            <w:r>
              <w:t>1880</w:t>
            </w:r>
          </w:p>
        </w:tc>
        <w:tc>
          <w:tcPr>
            <w:tcW w:w="964" w:type="dxa"/>
            <w:tcBorders>
              <w:top w:val="single" w:sz="4" w:space="0" w:color="auto"/>
              <w:left w:val="single" w:sz="4" w:space="0" w:color="auto"/>
              <w:right w:val="single" w:sz="4" w:space="0" w:color="auto"/>
            </w:tcBorders>
          </w:tcPr>
          <w:p w14:paraId="1E59448E" w14:textId="77777777" w:rsidR="00C82BF1" w:rsidRPr="002125B5" w:rsidRDefault="00C82BF1" w:rsidP="00C82BF1">
            <w:pPr>
              <w:pStyle w:val="TAC"/>
              <w:rPr>
                <w:lang w:eastAsia="zh-CN"/>
              </w:rPr>
            </w:pPr>
            <w:r>
              <w:t>5</w:t>
            </w:r>
          </w:p>
        </w:tc>
        <w:tc>
          <w:tcPr>
            <w:tcW w:w="960" w:type="dxa"/>
            <w:tcBorders>
              <w:top w:val="single" w:sz="4" w:space="0" w:color="auto"/>
              <w:left w:val="single" w:sz="4" w:space="0" w:color="auto"/>
              <w:right w:val="single" w:sz="4" w:space="0" w:color="auto"/>
            </w:tcBorders>
          </w:tcPr>
          <w:p w14:paraId="61A7B248" w14:textId="77777777" w:rsidR="00C82BF1" w:rsidRPr="002125B5" w:rsidRDefault="00C82BF1" w:rsidP="00C82BF1">
            <w:pPr>
              <w:pStyle w:val="TAC"/>
              <w:rPr>
                <w:lang w:eastAsia="zh-CN"/>
              </w:rPr>
            </w:pPr>
            <w:r>
              <w:t>25</w:t>
            </w:r>
          </w:p>
        </w:tc>
        <w:tc>
          <w:tcPr>
            <w:tcW w:w="960" w:type="dxa"/>
            <w:tcBorders>
              <w:top w:val="single" w:sz="4" w:space="0" w:color="auto"/>
              <w:left w:val="single" w:sz="4" w:space="0" w:color="auto"/>
              <w:right w:val="single" w:sz="4" w:space="0" w:color="auto"/>
            </w:tcBorders>
            <w:vAlign w:val="center"/>
          </w:tcPr>
          <w:p w14:paraId="796F64EC" w14:textId="77777777" w:rsidR="00C82BF1" w:rsidRPr="002125B5" w:rsidRDefault="00C82BF1" w:rsidP="00C82BF1">
            <w:pPr>
              <w:pStyle w:val="TAC"/>
              <w:rPr>
                <w:lang w:eastAsia="zh-CN"/>
              </w:rPr>
            </w:pPr>
            <w:r>
              <w:t>1960</w:t>
            </w:r>
          </w:p>
        </w:tc>
        <w:tc>
          <w:tcPr>
            <w:tcW w:w="977" w:type="dxa"/>
            <w:tcBorders>
              <w:top w:val="single" w:sz="4" w:space="0" w:color="auto"/>
              <w:left w:val="single" w:sz="4" w:space="0" w:color="auto"/>
              <w:bottom w:val="single" w:sz="4" w:space="0" w:color="auto"/>
              <w:right w:val="single" w:sz="4" w:space="0" w:color="auto"/>
            </w:tcBorders>
          </w:tcPr>
          <w:p w14:paraId="417F99BC" w14:textId="77777777" w:rsidR="00C82BF1" w:rsidRPr="002125B5" w:rsidRDefault="00C82BF1" w:rsidP="00C82BF1">
            <w:pPr>
              <w:pStyle w:val="TAC"/>
              <w:rPr>
                <w:lang w:eastAsia="zh-CN"/>
              </w:rPr>
            </w:pPr>
            <w:r>
              <w:t>16.5</w:t>
            </w:r>
          </w:p>
        </w:tc>
        <w:tc>
          <w:tcPr>
            <w:tcW w:w="828" w:type="dxa"/>
            <w:tcBorders>
              <w:top w:val="single" w:sz="4" w:space="0" w:color="auto"/>
              <w:left w:val="single" w:sz="4" w:space="0" w:color="auto"/>
              <w:right w:val="single" w:sz="4" w:space="0" w:color="auto"/>
            </w:tcBorders>
          </w:tcPr>
          <w:p w14:paraId="57399FA1" w14:textId="77777777" w:rsidR="00C82BF1" w:rsidRPr="002125B5" w:rsidRDefault="00C82BF1" w:rsidP="00C82BF1">
            <w:pPr>
              <w:pStyle w:val="TAC"/>
              <w:rPr>
                <w:lang w:eastAsia="zh-CN"/>
              </w:rPr>
            </w:pPr>
            <w:r>
              <w:t>FDD</w:t>
            </w:r>
          </w:p>
        </w:tc>
        <w:tc>
          <w:tcPr>
            <w:tcW w:w="1057" w:type="dxa"/>
            <w:tcBorders>
              <w:top w:val="single" w:sz="4" w:space="0" w:color="auto"/>
              <w:left w:val="single" w:sz="4" w:space="0" w:color="auto"/>
              <w:right w:val="single" w:sz="4" w:space="0" w:color="auto"/>
            </w:tcBorders>
            <w:vAlign w:val="center"/>
          </w:tcPr>
          <w:p w14:paraId="58ADD7A0" w14:textId="77777777" w:rsidR="00C82BF1" w:rsidRPr="002125B5" w:rsidRDefault="00C82BF1" w:rsidP="00C82BF1">
            <w:pPr>
              <w:pStyle w:val="TAC"/>
              <w:rPr>
                <w:lang w:eastAsia="zh-CN"/>
              </w:rPr>
            </w:pPr>
            <w:r>
              <w:t>IMD3</w:t>
            </w:r>
            <w:r>
              <w:rPr>
                <w:vertAlign w:val="superscript"/>
              </w:rPr>
              <w:t>2</w:t>
            </w:r>
          </w:p>
        </w:tc>
      </w:tr>
      <w:tr w:rsidR="00C82BF1" w14:paraId="4A016ADA" w14:textId="77777777" w:rsidTr="00C82B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33C6773" w14:textId="77777777" w:rsidR="00C82BF1" w:rsidRDefault="00C82BF1" w:rsidP="00C82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4F598569" w14:textId="77777777" w:rsidR="00C82BF1" w:rsidRDefault="00C82BF1" w:rsidP="00C82BF1">
            <w:pPr>
              <w:pStyle w:val="TAC"/>
              <w:rPr>
                <w:lang w:eastAsia="zh-CN"/>
              </w:rPr>
            </w:pPr>
            <w:r>
              <w:rPr>
                <w:color w:val="000000"/>
                <w:lang w:eastAsia="zh-CN"/>
              </w:rPr>
              <w:t>n77</w:t>
            </w:r>
          </w:p>
        </w:tc>
        <w:tc>
          <w:tcPr>
            <w:tcW w:w="960" w:type="dxa"/>
            <w:tcBorders>
              <w:top w:val="single" w:sz="4" w:space="0" w:color="auto"/>
              <w:left w:val="single" w:sz="4" w:space="0" w:color="auto"/>
              <w:right w:val="single" w:sz="4" w:space="0" w:color="auto"/>
            </w:tcBorders>
            <w:vAlign w:val="center"/>
          </w:tcPr>
          <w:p w14:paraId="385FF6CB" w14:textId="77777777" w:rsidR="00C82BF1" w:rsidRPr="002125B5" w:rsidRDefault="00C82BF1" w:rsidP="00C82BF1">
            <w:pPr>
              <w:pStyle w:val="TAC"/>
              <w:rPr>
                <w:lang w:eastAsia="zh-CN"/>
              </w:rPr>
            </w:pPr>
            <w:r>
              <w:t>3375</w:t>
            </w:r>
          </w:p>
        </w:tc>
        <w:tc>
          <w:tcPr>
            <w:tcW w:w="964" w:type="dxa"/>
            <w:tcBorders>
              <w:top w:val="single" w:sz="4" w:space="0" w:color="auto"/>
              <w:left w:val="single" w:sz="4" w:space="0" w:color="auto"/>
              <w:right w:val="single" w:sz="4" w:space="0" w:color="auto"/>
            </w:tcBorders>
          </w:tcPr>
          <w:p w14:paraId="548BA7EE" w14:textId="77777777" w:rsidR="00C82BF1" w:rsidRPr="002125B5" w:rsidRDefault="00C82BF1" w:rsidP="00C82BF1">
            <w:pPr>
              <w:pStyle w:val="TAC"/>
              <w:rPr>
                <w:lang w:eastAsia="zh-CN"/>
              </w:rPr>
            </w:pPr>
            <w:r>
              <w:t>10</w:t>
            </w:r>
          </w:p>
        </w:tc>
        <w:tc>
          <w:tcPr>
            <w:tcW w:w="960" w:type="dxa"/>
            <w:tcBorders>
              <w:top w:val="single" w:sz="4" w:space="0" w:color="auto"/>
              <w:left w:val="single" w:sz="4" w:space="0" w:color="auto"/>
              <w:right w:val="single" w:sz="4" w:space="0" w:color="auto"/>
            </w:tcBorders>
          </w:tcPr>
          <w:p w14:paraId="0CB63BAB" w14:textId="77777777" w:rsidR="00C82BF1" w:rsidRPr="002125B5" w:rsidRDefault="00C82BF1" w:rsidP="00C82BF1">
            <w:pPr>
              <w:pStyle w:val="TAC"/>
              <w:rPr>
                <w:lang w:eastAsia="zh-CN"/>
              </w:rPr>
            </w:pPr>
            <w:r>
              <w:t>50</w:t>
            </w:r>
          </w:p>
        </w:tc>
        <w:tc>
          <w:tcPr>
            <w:tcW w:w="960" w:type="dxa"/>
            <w:tcBorders>
              <w:top w:val="single" w:sz="4" w:space="0" w:color="auto"/>
              <w:left w:val="single" w:sz="4" w:space="0" w:color="auto"/>
              <w:right w:val="single" w:sz="4" w:space="0" w:color="auto"/>
            </w:tcBorders>
            <w:vAlign w:val="center"/>
          </w:tcPr>
          <w:p w14:paraId="461BB94E" w14:textId="77777777" w:rsidR="00C82BF1" w:rsidRPr="002125B5" w:rsidRDefault="00C82BF1" w:rsidP="00C82BF1">
            <w:pPr>
              <w:pStyle w:val="TAC"/>
              <w:rPr>
                <w:lang w:eastAsia="zh-CN"/>
              </w:rPr>
            </w:pPr>
            <w:r>
              <w:t>3375</w:t>
            </w:r>
          </w:p>
        </w:tc>
        <w:tc>
          <w:tcPr>
            <w:tcW w:w="977" w:type="dxa"/>
            <w:tcBorders>
              <w:top w:val="single" w:sz="4" w:space="0" w:color="auto"/>
              <w:left w:val="single" w:sz="4" w:space="0" w:color="auto"/>
              <w:bottom w:val="single" w:sz="4" w:space="0" w:color="auto"/>
              <w:right w:val="single" w:sz="4" w:space="0" w:color="auto"/>
            </w:tcBorders>
          </w:tcPr>
          <w:p w14:paraId="30A0C94B" w14:textId="77777777" w:rsidR="00C82BF1" w:rsidRPr="002125B5" w:rsidRDefault="00C82BF1" w:rsidP="00C82BF1">
            <w:pPr>
              <w:pStyle w:val="TAC"/>
              <w:rPr>
                <w:lang w:eastAsia="zh-CN"/>
              </w:rPr>
            </w:pPr>
            <w:r>
              <w:t>N/A</w:t>
            </w:r>
          </w:p>
        </w:tc>
        <w:tc>
          <w:tcPr>
            <w:tcW w:w="828" w:type="dxa"/>
            <w:tcBorders>
              <w:top w:val="single" w:sz="4" w:space="0" w:color="auto"/>
              <w:left w:val="single" w:sz="4" w:space="0" w:color="auto"/>
              <w:right w:val="single" w:sz="4" w:space="0" w:color="auto"/>
            </w:tcBorders>
          </w:tcPr>
          <w:p w14:paraId="23570190" w14:textId="77777777" w:rsidR="00C82BF1" w:rsidRPr="002125B5" w:rsidRDefault="00C82BF1" w:rsidP="00C82BF1">
            <w:pPr>
              <w:pStyle w:val="TAC"/>
              <w:rPr>
                <w:lang w:eastAsia="zh-CN"/>
              </w:rPr>
            </w:pPr>
            <w:r>
              <w:t>TDD</w:t>
            </w:r>
          </w:p>
        </w:tc>
        <w:tc>
          <w:tcPr>
            <w:tcW w:w="1057" w:type="dxa"/>
            <w:tcBorders>
              <w:top w:val="single" w:sz="4" w:space="0" w:color="auto"/>
              <w:left w:val="single" w:sz="4" w:space="0" w:color="auto"/>
              <w:right w:val="single" w:sz="4" w:space="0" w:color="auto"/>
            </w:tcBorders>
            <w:vAlign w:val="center"/>
          </w:tcPr>
          <w:p w14:paraId="5BE3B772" w14:textId="77777777" w:rsidR="00C82BF1" w:rsidRPr="002125B5" w:rsidRDefault="00C82BF1" w:rsidP="00C82BF1">
            <w:pPr>
              <w:pStyle w:val="TAC"/>
              <w:rPr>
                <w:lang w:eastAsia="zh-CN"/>
              </w:rPr>
            </w:pPr>
            <w:r>
              <w:t>N/A</w:t>
            </w:r>
          </w:p>
        </w:tc>
      </w:tr>
      <w:tr w:rsidR="00C82BF1" w14:paraId="56465A8B" w14:textId="77777777" w:rsidTr="00C82B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36D1040" w14:textId="77777777" w:rsidR="00C82BF1" w:rsidRDefault="00C82BF1" w:rsidP="00C82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154608" w14:textId="77777777" w:rsidR="00C82BF1" w:rsidRDefault="00C82BF1" w:rsidP="00C82BF1">
            <w:pPr>
              <w:pStyle w:val="TAC"/>
              <w:rPr>
                <w:lang w:eastAsia="zh-CN"/>
              </w:rPr>
            </w:pPr>
            <w:r>
              <w:rPr>
                <w:color w:val="000000"/>
              </w:rPr>
              <w:t>n85</w:t>
            </w:r>
          </w:p>
        </w:tc>
        <w:tc>
          <w:tcPr>
            <w:tcW w:w="960" w:type="dxa"/>
            <w:tcBorders>
              <w:top w:val="single" w:sz="4" w:space="0" w:color="auto"/>
              <w:left w:val="single" w:sz="4" w:space="0" w:color="auto"/>
              <w:bottom w:val="single" w:sz="4" w:space="0" w:color="auto"/>
              <w:right w:val="single" w:sz="4" w:space="0" w:color="auto"/>
            </w:tcBorders>
            <w:vAlign w:val="center"/>
          </w:tcPr>
          <w:p w14:paraId="1D2C987F" w14:textId="77777777" w:rsidR="00C82BF1" w:rsidRPr="002125B5" w:rsidRDefault="00C82BF1" w:rsidP="00C82BF1">
            <w:pPr>
              <w:pStyle w:val="TAC"/>
              <w:rPr>
                <w:lang w:eastAsia="zh-CN"/>
              </w:rPr>
            </w:pPr>
            <w:r>
              <w:t>707.5</w:t>
            </w:r>
          </w:p>
        </w:tc>
        <w:tc>
          <w:tcPr>
            <w:tcW w:w="964" w:type="dxa"/>
            <w:tcBorders>
              <w:top w:val="single" w:sz="4" w:space="0" w:color="auto"/>
              <w:left w:val="single" w:sz="4" w:space="0" w:color="auto"/>
              <w:bottom w:val="single" w:sz="4" w:space="0" w:color="auto"/>
              <w:right w:val="single" w:sz="4" w:space="0" w:color="auto"/>
            </w:tcBorders>
          </w:tcPr>
          <w:p w14:paraId="52E2EFB7" w14:textId="77777777" w:rsidR="00C82BF1" w:rsidRPr="002125B5" w:rsidRDefault="00C82BF1" w:rsidP="00C82BF1">
            <w:pPr>
              <w:pStyle w:val="TAC"/>
              <w:rPr>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6713266E" w14:textId="77777777" w:rsidR="00C82BF1" w:rsidRPr="002125B5" w:rsidRDefault="00C82BF1" w:rsidP="00C82BF1">
            <w:pPr>
              <w:pStyle w:val="TAC"/>
              <w:rPr>
                <w:lang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64B639D4" w14:textId="77777777" w:rsidR="00C82BF1" w:rsidRPr="002125B5" w:rsidRDefault="00C82BF1" w:rsidP="00C82BF1">
            <w:pPr>
              <w:pStyle w:val="TAC"/>
              <w:rPr>
                <w:lang w:eastAsia="zh-CN"/>
              </w:rPr>
            </w:pPr>
            <w:r>
              <w:t>737.5</w:t>
            </w:r>
          </w:p>
        </w:tc>
        <w:tc>
          <w:tcPr>
            <w:tcW w:w="977" w:type="dxa"/>
            <w:tcBorders>
              <w:top w:val="single" w:sz="4" w:space="0" w:color="auto"/>
              <w:left w:val="single" w:sz="4" w:space="0" w:color="auto"/>
              <w:bottom w:val="single" w:sz="4" w:space="0" w:color="auto"/>
              <w:right w:val="single" w:sz="4" w:space="0" w:color="auto"/>
            </w:tcBorders>
          </w:tcPr>
          <w:p w14:paraId="3DD55B20" w14:textId="77777777" w:rsidR="00C82BF1" w:rsidRPr="002125B5" w:rsidRDefault="00C82BF1" w:rsidP="00C82BF1">
            <w:pPr>
              <w:pStyle w:val="TAC"/>
              <w:rPr>
                <w:lang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3D159DB0" w14:textId="77777777" w:rsidR="00C82BF1" w:rsidRPr="002125B5" w:rsidRDefault="00C82BF1" w:rsidP="00C82BF1">
            <w:pPr>
              <w:pStyle w:val="TAC"/>
              <w:rPr>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014F3239" w14:textId="77777777" w:rsidR="00C82BF1" w:rsidRPr="002125B5" w:rsidRDefault="00C82BF1" w:rsidP="00C82BF1">
            <w:pPr>
              <w:pStyle w:val="TAC"/>
              <w:rPr>
                <w:lang w:eastAsia="zh-CN"/>
              </w:rPr>
            </w:pPr>
            <w:r>
              <w:t>N/A</w:t>
            </w:r>
          </w:p>
        </w:tc>
      </w:tr>
      <w:tr w:rsidR="00C82BF1" w14:paraId="3A54B311" w14:textId="77777777" w:rsidTr="00C82B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40C7C48" w14:textId="77777777" w:rsidR="00C82BF1" w:rsidRDefault="00C82BF1" w:rsidP="00C82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08D024" w14:textId="77777777" w:rsidR="00C82BF1" w:rsidRDefault="00C82BF1" w:rsidP="00C82BF1">
            <w:pPr>
              <w:pStyle w:val="TAC"/>
              <w:rPr>
                <w:color w:val="000000"/>
              </w:rPr>
            </w:pPr>
            <w:r>
              <w:rPr>
                <w:color w:val="000000"/>
              </w:rPr>
              <w:t>n25</w:t>
            </w:r>
          </w:p>
        </w:tc>
        <w:tc>
          <w:tcPr>
            <w:tcW w:w="960" w:type="dxa"/>
            <w:tcBorders>
              <w:top w:val="single" w:sz="4" w:space="0" w:color="auto"/>
              <w:left w:val="single" w:sz="4" w:space="0" w:color="auto"/>
              <w:bottom w:val="single" w:sz="4" w:space="0" w:color="auto"/>
              <w:right w:val="single" w:sz="4" w:space="0" w:color="auto"/>
            </w:tcBorders>
            <w:vAlign w:val="center"/>
          </w:tcPr>
          <w:p w14:paraId="4325C3D4" w14:textId="77777777" w:rsidR="00C82BF1" w:rsidRPr="00E42301" w:rsidRDefault="00C82BF1" w:rsidP="00C82BF1">
            <w:pPr>
              <w:pStyle w:val="TAC"/>
              <w:rPr>
                <w:rFonts w:cs="Arial"/>
                <w:szCs w:val="18"/>
              </w:rPr>
            </w:pPr>
            <w:r>
              <w:t>1900</w:t>
            </w:r>
          </w:p>
        </w:tc>
        <w:tc>
          <w:tcPr>
            <w:tcW w:w="964" w:type="dxa"/>
            <w:tcBorders>
              <w:top w:val="single" w:sz="4" w:space="0" w:color="auto"/>
              <w:left w:val="single" w:sz="4" w:space="0" w:color="auto"/>
              <w:bottom w:val="single" w:sz="4" w:space="0" w:color="auto"/>
              <w:right w:val="single" w:sz="4" w:space="0" w:color="auto"/>
            </w:tcBorders>
          </w:tcPr>
          <w:p w14:paraId="1AD67230" w14:textId="77777777" w:rsidR="00C82BF1" w:rsidRPr="00E42301" w:rsidRDefault="00C82BF1" w:rsidP="00C82BF1">
            <w:pPr>
              <w:pStyle w:val="TAC"/>
              <w:rPr>
                <w:rFonts w:cs="Arial"/>
                <w:szCs w:val="18"/>
              </w:rPr>
            </w:pPr>
            <w:r>
              <w:t>5</w:t>
            </w:r>
          </w:p>
        </w:tc>
        <w:tc>
          <w:tcPr>
            <w:tcW w:w="960" w:type="dxa"/>
            <w:tcBorders>
              <w:top w:val="single" w:sz="4" w:space="0" w:color="auto"/>
              <w:left w:val="single" w:sz="4" w:space="0" w:color="auto"/>
              <w:bottom w:val="single" w:sz="4" w:space="0" w:color="auto"/>
              <w:right w:val="single" w:sz="4" w:space="0" w:color="auto"/>
            </w:tcBorders>
          </w:tcPr>
          <w:p w14:paraId="2FE74A92" w14:textId="77777777" w:rsidR="00C82BF1" w:rsidRPr="00E42301" w:rsidRDefault="00C82BF1" w:rsidP="00C82BF1">
            <w:pPr>
              <w:pStyle w:val="TAC"/>
              <w:rPr>
                <w:rFonts w:cs="Arial"/>
                <w:szCs w:val="18"/>
              </w:rPr>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724802E" w14:textId="77777777" w:rsidR="00C82BF1" w:rsidRPr="00E42301" w:rsidRDefault="00C82BF1" w:rsidP="00C82BF1">
            <w:pPr>
              <w:pStyle w:val="TAC"/>
              <w:rPr>
                <w:rFonts w:cs="Arial"/>
                <w:szCs w:val="18"/>
              </w:rPr>
            </w:pPr>
            <w:r>
              <w:t>1980</w:t>
            </w:r>
          </w:p>
        </w:tc>
        <w:tc>
          <w:tcPr>
            <w:tcW w:w="977" w:type="dxa"/>
            <w:tcBorders>
              <w:top w:val="single" w:sz="4" w:space="0" w:color="auto"/>
              <w:left w:val="single" w:sz="4" w:space="0" w:color="auto"/>
              <w:bottom w:val="single" w:sz="4" w:space="0" w:color="auto"/>
              <w:right w:val="single" w:sz="4" w:space="0" w:color="auto"/>
            </w:tcBorders>
          </w:tcPr>
          <w:p w14:paraId="2E5646F1" w14:textId="77777777" w:rsidR="00C82BF1" w:rsidRPr="00E42301" w:rsidRDefault="00C82BF1" w:rsidP="00C82BF1">
            <w:pPr>
              <w:pStyle w:val="TAC"/>
              <w:rPr>
                <w:rFonts w:cs="Arial"/>
                <w:szCs w:val="18"/>
              </w:rPr>
            </w:pPr>
            <w:r>
              <w:t>N/A</w:t>
            </w:r>
          </w:p>
        </w:tc>
        <w:tc>
          <w:tcPr>
            <w:tcW w:w="828" w:type="dxa"/>
            <w:tcBorders>
              <w:top w:val="single" w:sz="4" w:space="0" w:color="auto"/>
              <w:left w:val="single" w:sz="4" w:space="0" w:color="auto"/>
              <w:bottom w:val="single" w:sz="4" w:space="0" w:color="auto"/>
              <w:right w:val="single" w:sz="4" w:space="0" w:color="auto"/>
            </w:tcBorders>
          </w:tcPr>
          <w:p w14:paraId="3EEC6A69" w14:textId="77777777" w:rsidR="00C82BF1" w:rsidRPr="002125B5" w:rsidRDefault="00C82BF1" w:rsidP="00C82BF1">
            <w:pPr>
              <w:pStyle w:val="TAC"/>
              <w:rPr>
                <w:color w:val="000000"/>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0EBB1657" w14:textId="77777777" w:rsidR="00C82BF1" w:rsidRPr="002125B5" w:rsidRDefault="00C82BF1" w:rsidP="00C82BF1">
            <w:pPr>
              <w:pStyle w:val="TAC"/>
              <w:rPr>
                <w:rFonts w:cs="Arial"/>
                <w:szCs w:val="18"/>
              </w:rPr>
            </w:pPr>
            <w:r>
              <w:t>N/A</w:t>
            </w:r>
          </w:p>
        </w:tc>
      </w:tr>
      <w:tr w:rsidR="00C82BF1" w14:paraId="729B9929" w14:textId="77777777" w:rsidTr="00C82B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E665423" w14:textId="77777777" w:rsidR="00C82BF1" w:rsidRDefault="00C82BF1" w:rsidP="00C82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B6AF10" w14:textId="77777777" w:rsidR="00C82BF1" w:rsidRDefault="00C82BF1" w:rsidP="00C82BF1">
            <w:pPr>
              <w:pStyle w:val="TAC"/>
              <w:rPr>
                <w:color w:val="000000"/>
              </w:rPr>
            </w:pPr>
            <w:r>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7966C550" w14:textId="77777777" w:rsidR="00C82BF1" w:rsidRPr="00E42301" w:rsidRDefault="00C82BF1" w:rsidP="00C82BF1">
            <w:pPr>
              <w:pStyle w:val="TAC"/>
              <w:rPr>
                <w:rFonts w:cs="Arial"/>
                <w:szCs w:val="18"/>
              </w:rPr>
            </w:pPr>
            <w:r>
              <w:t>3315</w:t>
            </w:r>
          </w:p>
        </w:tc>
        <w:tc>
          <w:tcPr>
            <w:tcW w:w="964" w:type="dxa"/>
            <w:tcBorders>
              <w:top w:val="single" w:sz="4" w:space="0" w:color="auto"/>
              <w:left w:val="single" w:sz="4" w:space="0" w:color="auto"/>
              <w:bottom w:val="single" w:sz="4" w:space="0" w:color="auto"/>
              <w:right w:val="single" w:sz="4" w:space="0" w:color="auto"/>
            </w:tcBorders>
          </w:tcPr>
          <w:p w14:paraId="76AC795B" w14:textId="77777777" w:rsidR="00C82BF1" w:rsidRPr="00E42301" w:rsidRDefault="00C82BF1" w:rsidP="00C82BF1">
            <w:pPr>
              <w:pStyle w:val="TAC"/>
              <w:rPr>
                <w:rFonts w:cs="Arial"/>
                <w:szCs w:val="18"/>
              </w:rPr>
            </w:pPr>
            <w:r>
              <w:t>10</w:t>
            </w:r>
          </w:p>
        </w:tc>
        <w:tc>
          <w:tcPr>
            <w:tcW w:w="960" w:type="dxa"/>
            <w:tcBorders>
              <w:top w:val="single" w:sz="4" w:space="0" w:color="auto"/>
              <w:left w:val="single" w:sz="4" w:space="0" w:color="auto"/>
              <w:bottom w:val="single" w:sz="4" w:space="0" w:color="auto"/>
              <w:right w:val="single" w:sz="4" w:space="0" w:color="auto"/>
            </w:tcBorders>
          </w:tcPr>
          <w:p w14:paraId="51B89C75" w14:textId="77777777" w:rsidR="00C82BF1" w:rsidRPr="00E42301" w:rsidRDefault="00C82BF1" w:rsidP="00C82BF1">
            <w:pPr>
              <w:pStyle w:val="TAC"/>
              <w:rPr>
                <w:rFonts w:cs="Arial"/>
                <w:szCs w:val="18"/>
              </w:rPr>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32570CD8" w14:textId="77777777" w:rsidR="00C82BF1" w:rsidRPr="00E42301" w:rsidRDefault="00C82BF1" w:rsidP="00C82BF1">
            <w:pPr>
              <w:pStyle w:val="TAC"/>
              <w:rPr>
                <w:rFonts w:cs="Arial"/>
                <w:szCs w:val="18"/>
              </w:rPr>
            </w:pPr>
            <w:r>
              <w:t>3315</w:t>
            </w:r>
          </w:p>
        </w:tc>
        <w:tc>
          <w:tcPr>
            <w:tcW w:w="977" w:type="dxa"/>
            <w:tcBorders>
              <w:top w:val="single" w:sz="4" w:space="0" w:color="auto"/>
              <w:left w:val="single" w:sz="4" w:space="0" w:color="auto"/>
              <w:bottom w:val="single" w:sz="4" w:space="0" w:color="auto"/>
              <w:right w:val="single" w:sz="4" w:space="0" w:color="auto"/>
            </w:tcBorders>
          </w:tcPr>
          <w:p w14:paraId="50949A3A" w14:textId="77777777" w:rsidR="00C82BF1" w:rsidRPr="00E42301" w:rsidRDefault="00C82BF1" w:rsidP="00C82BF1">
            <w:pPr>
              <w:pStyle w:val="TAC"/>
              <w:rPr>
                <w:rFonts w:cs="Arial"/>
                <w:szCs w:val="18"/>
              </w:rPr>
            </w:pPr>
            <w:r>
              <w:t>16.0</w:t>
            </w:r>
          </w:p>
        </w:tc>
        <w:tc>
          <w:tcPr>
            <w:tcW w:w="828" w:type="dxa"/>
            <w:tcBorders>
              <w:top w:val="single" w:sz="4" w:space="0" w:color="auto"/>
              <w:left w:val="single" w:sz="4" w:space="0" w:color="auto"/>
              <w:bottom w:val="single" w:sz="4" w:space="0" w:color="auto"/>
              <w:right w:val="single" w:sz="4" w:space="0" w:color="auto"/>
            </w:tcBorders>
          </w:tcPr>
          <w:p w14:paraId="6FED8227" w14:textId="77777777" w:rsidR="00C82BF1" w:rsidRPr="002125B5" w:rsidRDefault="00C82BF1" w:rsidP="00C82BF1">
            <w:pPr>
              <w:pStyle w:val="TAC"/>
              <w:rPr>
                <w:color w:val="000000"/>
                <w:lang w:eastAsia="zh-CN"/>
              </w:rPr>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05A6FF44" w14:textId="77777777" w:rsidR="00C82BF1" w:rsidRPr="002125B5" w:rsidRDefault="00C82BF1" w:rsidP="00C82BF1">
            <w:pPr>
              <w:pStyle w:val="TAC"/>
              <w:rPr>
                <w:rFonts w:cs="Arial"/>
                <w:szCs w:val="18"/>
              </w:rPr>
            </w:pPr>
            <w:r>
              <w:t>IMD3</w:t>
            </w:r>
            <w:r>
              <w:rPr>
                <w:vertAlign w:val="superscript"/>
              </w:rPr>
              <w:t>1,2</w:t>
            </w:r>
          </w:p>
        </w:tc>
      </w:tr>
      <w:tr w:rsidR="00C82BF1" w14:paraId="15EBA3C7" w14:textId="77777777" w:rsidTr="00C82BF1">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64FA258" w14:textId="77777777" w:rsidR="00C82BF1" w:rsidRDefault="00C82BF1" w:rsidP="00C82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13EBE6" w14:textId="77777777" w:rsidR="00C82BF1" w:rsidRDefault="00C82BF1" w:rsidP="00C82BF1">
            <w:pPr>
              <w:pStyle w:val="TAC"/>
              <w:rPr>
                <w:color w:val="000000"/>
              </w:rPr>
            </w:pPr>
            <w:r>
              <w:rPr>
                <w:color w:val="000000"/>
              </w:rPr>
              <w:t>n85</w:t>
            </w:r>
          </w:p>
        </w:tc>
        <w:tc>
          <w:tcPr>
            <w:tcW w:w="960" w:type="dxa"/>
            <w:tcBorders>
              <w:top w:val="single" w:sz="4" w:space="0" w:color="auto"/>
              <w:left w:val="single" w:sz="4" w:space="0" w:color="auto"/>
              <w:bottom w:val="single" w:sz="4" w:space="0" w:color="auto"/>
              <w:right w:val="single" w:sz="4" w:space="0" w:color="auto"/>
            </w:tcBorders>
            <w:vAlign w:val="center"/>
          </w:tcPr>
          <w:p w14:paraId="3F4DBFE7" w14:textId="77777777" w:rsidR="00C82BF1" w:rsidRPr="00E42301" w:rsidRDefault="00C82BF1" w:rsidP="00C82BF1">
            <w:pPr>
              <w:pStyle w:val="TAC"/>
              <w:rPr>
                <w:rFonts w:cs="Arial"/>
                <w:szCs w:val="18"/>
              </w:rPr>
            </w:pPr>
            <w:r>
              <w:t>707.5</w:t>
            </w:r>
          </w:p>
        </w:tc>
        <w:tc>
          <w:tcPr>
            <w:tcW w:w="964" w:type="dxa"/>
            <w:tcBorders>
              <w:top w:val="single" w:sz="4" w:space="0" w:color="auto"/>
              <w:left w:val="single" w:sz="4" w:space="0" w:color="auto"/>
              <w:bottom w:val="single" w:sz="4" w:space="0" w:color="auto"/>
              <w:right w:val="single" w:sz="4" w:space="0" w:color="auto"/>
            </w:tcBorders>
          </w:tcPr>
          <w:p w14:paraId="24C7E998" w14:textId="77777777" w:rsidR="00C82BF1" w:rsidRPr="00E42301" w:rsidRDefault="00C82BF1" w:rsidP="00C82BF1">
            <w:pPr>
              <w:pStyle w:val="TAC"/>
              <w:rPr>
                <w:rFonts w:cs="Arial"/>
                <w:szCs w:val="18"/>
              </w:rPr>
            </w:pPr>
            <w:r>
              <w:t>5</w:t>
            </w:r>
          </w:p>
        </w:tc>
        <w:tc>
          <w:tcPr>
            <w:tcW w:w="960" w:type="dxa"/>
            <w:tcBorders>
              <w:top w:val="single" w:sz="4" w:space="0" w:color="auto"/>
              <w:left w:val="single" w:sz="4" w:space="0" w:color="auto"/>
              <w:bottom w:val="single" w:sz="4" w:space="0" w:color="auto"/>
              <w:right w:val="single" w:sz="4" w:space="0" w:color="auto"/>
            </w:tcBorders>
          </w:tcPr>
          <w:p w14:paraId="24593C8B" w14:textId="77777777" w:rsidR="00C82BF1" w:rsidRPr="00E42301" w:rsidRDefault="00C82BF1" w:rsidP="00C82BF1">
            <w:pPr>
              <w:pStyle w:val="TAC"/>
              <w:rPr>
                <w:rFonts w:cs="Arial"/>
                <w:szCs w:val="18"/>
              </w:rPr>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0E746F8C" w14:textId="77777777" w:rsidR="00C82BF1" w:rsidRPr="00E42301" w:rsidRDefault="00C82BF1" w:rsidP="00C82BF1">
            <w:pPr>
              <w:pStyle w:val="TAC"/>
              <w:rPr>
                <w:rFonts w:cs="Arial"/>
                <w:szCs w:val="18"/>
              </w:rPr>
            </w:pPr>
            <w:r>
              <w:t>737.5</w:t>
            </w:r>
          </w:p>
        </w:tc>
        <w:tc>
          <w:tcPr>
            <w:tcW w:w="977" w:type="dxa"/>
            <w:tcBorders>
              <w:top w:val="single" w:sz="4" w:space="0" w:color="auto"/>
              <w:left w:val="single" w:sz="4" w:space="0" w:color="auto"/>
              <w:bottom w:val="single" w:sz="4" w:space="0" w:color="auto"/>
              <w:right w:val="single" w:sz="4" w:space="0" w:color="auto"/>
            </w:tcBorders>
          </w:tcPr>
          <w:p w14:paraId="23E8198A" w14:textId="77777777" w:rsidR="00C82BF1" w:rsidRPr="00E42301" w:rsidRDefault="00C82BF1" w:rsidP="00C82BF1">
            <w:pPr>
              <w:pStyle w:val="TAC"/>
              <w:rPr>
                <w:rFonts w:cs="Arial"/>
                <w:szCs w:val="18"/>
              </w:rPr>
            </w:pPr>
            <w:r>
              <w:t>N/A</w:t>
            </w:r>
          </w:p>
        </w:tc>
        <w:tc>
          <w:tcPr>
            <w:tcW w:w="828" w:type="dxa"/>
            <w:tcBorders>
              <w:top w:val="single" w:sz="4" w:space="0" w:color="auto"/>
              <w:left w:val="single" w:sz="4" w:space="0" w:color="auto"/>
              <w:bottom w:val="single" w:sz="4" w:space="0" w:color="auto"/>
              <w:right w:val="single" w:sz="4" w:space="0" w:color="auto"/>
            </w:tcBorders>
          </w:tcPr>
          <w:p w14:paraId="1A288825" w14:textId="77777777" w:rsidR="00C82BF1" w:rsidRPr="002125B5" w:rsidRDefault="00C82BF1" w:rsidP="00C82BF1">
            <w:pPr>
              <w:pStyle w:val="TAC"/>
              <w:rPr>
                <w:color w:val="000000"/>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1FFBB215" w14:textId="77777777" w:rsidR="00C82BF1" w:rsidRPr="002125B5" w:rsidRDefault="00C82BF1" w:rsidP="00C82BF1">
            <w:pPr>
              <w:pStyle w:val="TAC"/>
              <w:rPr>
                <w:rFonts w:cs="Arial"/>
                <w:szCs w:val="18"/>
              </w:rPr>
            </w:pPr>
            <w:r>
              <w:t>N/A</w:t>
            </w:r>
          </w:p>
        </w:tc>
      </w:tr>
      <w:tr w:rsidR="00C82BF1" w14:paraId="336D7B89" w14:textId="77777777" w:rsidTr="00C82BF1">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0BF6BC19" w14:textId="77777777" w:rsidR="00C82BF1" w:rsidRPr="00682816" w:rsidRDefault="00C82BF1" w:rsidP="00C82BF1">
            <w:pPr>
              <w:pStyle w:val="TAN"/>
              <w:rPr>
                <w:lang w:eastAsia="ja-JP"/>
              </w:rPr>
            </w:pPr>
            <w:r w:rsidRPr="00682816">
              <w:t xml:space="preserve">NOTE </w:t>
            </w:r>
            <w:r w:rsidRPr="00682816">
              <w:rPr>
                <w:lang w:val="en-US" w:eastAsia="zh-CN"/>
              </w:rPr>
              <w:t>1</w:t>
            </w:r>
            <w:r w:rsidRPr="00682816">
              <w:t>:</w:t>
            </w:r>
            <w:r w:rsidRPr="00682816">
              <w:tab/>
            </w:r>
            <w:r w:rsidRPr="00682816">
              <w:rPr>
                <w:lang w:eastAsia="ja-JP"/>
              </w:rPr>
              <w:t>This band is subject to IMD5 also which MSD is not specified.</w:t>
            </w:r>
          </w:p>
          <w:p w14:paraId="139AC468" w14:textId="77777777" w:rsidR="00C82BF1" w:rsidRPr="00C833CE" w:rsidRDefault="00C82BF1" w:rsidP="00C82BF1">
            <w:pPr>
              <w:pStyle w:val="TAN"/>
              <w:rPr>
                <w:lang w:eastAsia="ja-JP"/>
              </w:rPr>
            </w:pPr>
            <w:r w:rsidRPr="00682816">
              <w:t xml:space="preserve">NOTE </w:t>
            </w:r>
            <w:r w:rsidRPr="00682816">
              <w:rPr>
                <w:lang w:val="en-US" w:eastAsia="zh-CN"/>
              </w:rPr>
              <w:t>2</w:t>
            </w:r>
            <w:r w:rsidRPr="00682816">
              <w:t>:</w:t>
            </w:r>
            <w:r w:rsidRPr="00682816">
              <w:tab/>
            </w:r>
            <w:r w:rsidRPr="00682816">
              <w:rPr>
                <w:lang w:eastAsia="ja-JP"/>
              </w:rPr>
              <w:t>This band is subject to IMD4 also which MSD is not specified.</w:t>
            </w:r>
          </w:p>
        </w:tc>
      </w:tr>
    </w:tbl>
    <w:p w14:paraId="0A2901A0" w14:textId="77777777" w:rsidR="00C82BF1" w:rsidRPr="007D79B1" w:rsidRDefault="00C82BF1" w:rsidP="00C82BF1">
      <w:pPr>
        <w:rPr>
          <w:rFonts w:ascii="Arial" w:hAnsi="Arial" w:cs="Arial"/>
          <w:color w:val="0000FF"/>
          <w:sz w:val="32"/>
          <w:szCs w:val="32"/>
          <w:lang w:eastAsia="ja-JP"/>
        </w:rPr>
      </w:pPr>
    </w:p>
    <w:p w14:paraId="5042A7E8" w14:textId="01A67E67" w:rsidR="00A54385" w:rsidRDefault="00A54385" w:rsidP="00A54385">
      <w:pPr>
        <w:pStyle w:val="21"/>
      </w:pPr>
      <w:bookmarkStart w:id="447" w:name="_Toc136288396"/>
      <w:r>
        <w:rPr>
          <w:rFonts w:hint="eastAsia"/>
        </w:rPr>
        <w:t>5.</w:t>
      </w:r>
      <w:r>
        <w:t>41</w:t>
      </w:r>
      <w:r w:rsidRPr="000469EC">
        <w:tab/>
      </w:r>
      <w:r>
        <w:rPr>
          <w:rFonts w:hint="eastAsia"/>
        </w:rPr>
        <w:t>CA_n</w:t>
      </w:r>
      <w:r>
        <w:t>28</w:t>
      </w:r>
      <w:r>
        <w:rPr>
          <w:rFonts w:hint="eastAsia"/>
        </w:rPr>
        <w:t>-n</w:t>
      </w:r>
      <w:r>
        <w:t>39</w:t>
      </w:r>
      <w:r>
        <w:rPr>
          <w:rFonts w:hint="eastAsia"/>
        </w:rPr>
        <w:t>-n</w:t>
      </w:r>
      <w:r>
        <w:t>40</w:t>
      </w:r>
      <w:bookmarkEnd w:id="447"/>
    </w:p>
    <w:p w14:paraId="1C6A020E" w14:textId="722BE454" w:rsidR="00A54385" w:rsidRPr="003474CF" w:rsidRDefault="00A54385" w:rsidP="003474CF">
      <w:pPr>
        <w:pStyle w:val="31"/>
      </w:pPr>
      <w:bookmarkStart w:id="448" w:name="_Toc136288397"/>
      <w:r>
        <w:t>5.41.1</w:t>
      </w:r>
      <w:r>
        <w:tab/>
      </w:r>
      <w:r w:rsidRPr="003474CF">
        <w:t>Common for 1 band UL and 2 bands UL CA</w:t>
      </w:r>
      <w:bookmarkEnd w:id="448"/>
    </w:p>
    <w:p w14:paraId="29DD87D6" w14:textId="46BA1019" w:rsidR="00A54385" w:rsidRDefault="00A54385" w:rsidP="003474CF">
      <w:pPr>
        <w:pStyle w:val="41"/>
      </w:pPr>
      <w:bookmarkStart w:id="449" w:name="_Toc136288398"/>
      <w:r>
        <w:t>5.41.1.1</w:t>
      </w:r>
      <w:r>
        <w:tab/>
      </w:r>
      <w:r w:rsidRPr="003474CF">
        <w:t>Operating bands for CA</w:t>
      </w:r>
      <w:bookmarkEnd w:id="449"/>
    </w:p>
    <w:p w14:paraId="32B0F1C9" w14:textId="4D8D1673" w:rsidR="00A54385" w:rsidRPr="00A54385" w:rsidRDefault="00A54385" w:rsidP="00A54385">
      <w:pPr>
        <w:pStyle w:val="TH"/>
        <w:rPr>
          <w:rFonts w:cs="Arial"/>
        </w:rPr>
      </w:pPr>
      <w:r>
        <w:rPr>
          <w:rFonts w:cs="Arial"/>
        </w:rPr>
        <w:t xml:space="preserve">Table </w:t>
      </w:r>
      <w:r w:rsidRPr="003474CF">
        <w:rPr>
          <w:rFonts w:cs="Arial"/>
        </w:rPr>
        <w:t>5.</w:t>
      </w:r>
      <w:r>
        <w:rPr>
          <w:rFonts w:cs="Arial"/>
        </w:rPr>
        <w:t>41.</w:t>
      </w:r>
      <w:r w:rsidRPr="003474CF">
        <w:rPr>
          <w:rFonts w:cs="Arial"/>
        </w:rPr>
        <w:t>1</w:t>
      </w:r>
      <w:r>
        <w:rPr>
          <w:rFonts w:cs="Arial"/>
        </w:rPr>
        <w:t>.1-1</w:t>
      </w:r>
      <w:r w:rsidRPr="00A54385">
        <w:rPr>
          <w:rFonts w:cs="Arial"/>
        </w:rP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A54385" w14:paraId="22EDB9BB" w14:textId="77777777" w:rsidTr="00FB4764">
        <w:trPr>
          <w:jc w:val="center"/>
        </w:trPr>
        <w:tc>
          <w:tcPr>
            <w:tcW w:w="2366" w:type="dxa"/>
            <w:tcBorders>
              <w:top w:val="single" w:sz="4" w:space="0" w:color="auto"/>
              <w:left w:val="single" w:sz="4" w:space="0" w:color="auto"/>
              <w:bottom w:val="single" w:sz="4" w:space="0" w:color="auto"/>
              <w:right w:val="single" w:sz="4" w:space="0" w:color="auto"/>
            </w:tcBorders>
          </w:tcPr>
          <w:p w14:paraId="49388C14" w14:textId="77777777" w:rsidR="00A54385" w:rsidRDefault="00A54385" w:rsidP="00FB4764">
            <w:pPr>
              <w:pStyle w:val="TAH"/>
              <w:rPr>
                <w:rFonts w:eastAsia="等线"/>
              </w:rPr>
            </w:pPr>
            <w:r>
              <w:rPr>
                <w:rFonts w:eastAsia="等线"/>
                <w:lang w:val="en-US"/>
              </w:rPr>
              <w:t>NR CA Band</w:t>
            </w:r>
          </w:p>
        </w:tc>
        <w:tc>
          <w:tcPr>
            <w:tcW w:w="2552" w:type="dxa"/>
            <w:tcBorders>
              <w:top w:val="single" w:sz="4" w:space="0" w:color="auto"/>
              <w:left w:val="single" w:sz="4" w:space="0" w:color="auto"/>
              <w:bottom w:val="single" w:sz="4" w:space="0" w:color="auto"/>
              <w:right w:val="single" w:sz="4" w:space="0" w:color="auto"/>
            </w:tcBorders>
          </w:tcPr>
          <w:p w14:paraId="1962AFDD" w14:textId="77777777" w:rsidR="00A54385" w:rsidRDefault="00A54385" w:rsidP="00FB4764">
            <w:pPr>
              <w:pStyle w:val="TAH"/>
              <w:rPr>
                <w:rFonts w:eastAsia="等线"/>
                <w:lang w:val="en-US"/>
              </w:rPr>
            </w:pPr>
            <w:r>
              <w:rPr>
                <w:rFonts w:eastAsia="等线"/>
                <w:lang w:val="en-US"/>
              </w:rPr>
              <w:t>NR Band</w:t>
            </w:r>
          </w:p>
          <w:p w14:paraId="7A016788" w14:textId="77777777" w:rsidR="00A54385" w:rsidRDefault="00A54385" w:rsidP="00FB4764">
            <w:pPr>
              <w:pStyle w:val="TAH"/>
              <w:rPr>
                <w:rFonts w:eastAsia="等线"/>
              </w:rPr>
            </w:pPr>
            <w:r>
              <w:rPr>
                <w:rFonts w:eastAsia="等线"/>
                <w:lang w:val="en-US"/>
              </w:rPr>
              <w:t>(Table 5.2-1)</w:t>
            </w:r>
          </w:p>
        </w:tc>
      </w:tr>
      <w:tr w:rsidR="00A54385" w14:paraId="70679170" w14:textId="77777777" w:rsidTr="00FB4764">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4FAEF03" w14:textId="77777777" w:rsidR="00A54385" w:rsidRDefault="00A54385" w:rsidP="00FB4764">
            <w:pPr>
              <w:pStyle w:val="TAC"/>
              <w:rPr>
                <w:rFonts w:eastAsia="等线"/>
                <w:lang w:val="en-US" w:eastAsia="zh-CN"/>
              </w:rPr>
            </w:pPr>
            <w:r>
              <w:rPr>
                <w:rFonts w:eastAsia="等线"/>
                <w:lang w:val="en-US" w:eastAsia="zh-CN"/>
              </w:rPr>
              <w:t>CA_</w:t>
            </w:r>
            <w:r>
              <w:t>n</w:t>
            </w:r>
            <w:r>
              <w:rPr>
                <w:rFonts w:eastAsia="宋体" w:hint="eastAsia"/>
                <w:lang w:val="en-US" w:eastAsia="zh-CN"/>
              </w:rPr>
              <w:t>28</w:t>
            </w:r>
            <w:r>
              <w:t>-n</w:t>
            </w:r>
            <w:r>
              <w:rPr>
                <w:rFonts w:eastAsia="宋体" w:hint="eastAsia"/>
                <w:lang w:val="en-US" w:eastAsia="zh-CN"/>
              </w:rPr>
              <w:t>39</w:t>
            </w:r>
            <w:r>
              <w:t>-n</w:t>
            </w:r>
            <w:r>
              <w:rPr>
                <w:rFonts w:eastAsia="宋体"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vAlign w:val="center"/>
          </w:tcPr>
          <w:p w14:paraId="79B002C7" w14:textId="77777777" w:rsidR="00A54385" w:rsidRDefault="00A54385" w:rsidP="00FB4764">
            <w:pPr>
              <w:pStyle w:val="TAC"/>
              <w:rPr>
                <w:rFonts w:eastAsia="等线"/>
                <w:lang w:val="en-US" w:eastAsia="zh-CN"/>
              </w:rPr>
            </w:pPr>
            <w:r>
              <w:rPr>
                <w:rFonts w:eastAsia="等线" w:hint="eastAsia"/>
                <w:lang w:val="en-US" w:eastAsia="zh-CN"/>
              </w:rPr>
              <w:t>n28</w:t>
            </w:r>
            <w:r>
              <w:rPr>
                <w:rFonts w:eastAsia="等线"/>
                <w:lang w:val="en-US" w:eastAsia="zh-CN"/>
              </w:rPr>
              <w:t>, n3</w:t>
            </w:r>
            <w:r>
              <w:rPr>
                <w:rFonts w:eastAsia="等线" w:hint="eastAsia"/>
                <w:lang w:val="en-US" w:eastAsia="zh-CN"/>
              </w:rPr>
              <w:t>9</w:t>
            </w:r>
            <w:r>
              <w:rPr>
                <w:rFonts w:eastAsia="等线"/>
                <w:lang w:val="en-US" w:eastAsia="zh-CN"/>
              </w:rPr>
              <w:t>, n</w:t>
            </w:r>
            <w:r>
              <w:rPr>
                <w:rFonts w:eastAsia="等线" w:hint="eastAsia"/>
                <w:lang w:val="en-US" w:eastAsia="zh-CN"/>
              </w:rPr>
              <w:t>40</w:t>
            </w:r>
          </w:p>
        </w:tc>
      </w:tr>
    </w:tbl>
    <w:p w14:paraId="50436D59" w14:textId="77777777" w:rsidR="00A54385" w:rsidRDefault="00A54385" w:rsidP="00A54385">
      <w:pPr>
        <w:rPr>
          <w:lang w:eastAsia="zh-CN"/>
        </w:rPr>
      </w:pPr>
    </w:p>
    <w:p w14:paraId="45C6CC51" w14:textId="74CCAAC1" w:rsidR="00A54385" w:rsidRDefault="00A54385" w:rsidP="003474CF">
      <w:pPr>
        <w:pStyle w:val="41"/>
      </w:pPr>
      <w:bookmarkStart w:id="450" w:name="_Toc136288399"/>
      <w:r>
        <w:t>5.41.1.2</w:t>
      </w:r>
      <w:r>
        <w:tab/>
      </w:r>
      <w:r w:rsidRPr="003474CF">
        <w:t>Channel bandwidths per operating band for CA</w:t>
      </w:r>
      <w:bookmarkEnd w:id="450"/>
    </w:p>
    <w:p w14:paraId="76992939" w14:textId="096DA6DA" w:rsidR="00A54385" w:rsidRPr="003474CF" w:rsidRDefault="00A54385" w:rsidP="00A54385">
      <w:pPr>
        <w:pStyle w:val="TH"/>
        <w:rPr>
          <w:rFonts w:cs="Arial"/>
        </w:rPr>
      </w:pPr>
      <w:r>
        <w:rPr>
          <w:rFonts w:cs="Arial"/>
        </w:rPr>
        <w:t xml:space="preserve">Table </w:t>
      </w:r>
      <w:r w:rsidRPr="00A54385">
        <w:rPr>
          <w:rFonts w:cs="Arial" w:hint="eastAsia"/>
        </w:rPr>
        <w:t>5.</w:t>
      </w:r>
      <w:r>
        <w:rPr>
          <w:rFonts w:cs="Arial"/>
        </w:rPr>
        <w:t>41</w:t>
      </w:r>
      <w:r w:rsidRPr="003474CF">
        <w:rPr>
          <w:rFonts w:cs="Arial"/>
        </w:rPr>
        <w:t>.1</w:t>
      </w:r>
      <w:r>
        <w:rPr>
          <w:rFonts w:cs="Arial"/>
        </w:rPr>
        <w:t xml:space="preserve">.2-1: Supported bandwidths per </w:t>
      </w:r>
      <w:r w:rsidRPr="003474CF">
        <w:rPr>
          <w:rFonts w:cs="Arial"/>
        </w:rPr>
        <w:t>CA</w:t>
      </w:r>
      <w:r>
        <w:rPr>
          <w:rFonts w:cs="Arial"/>
        </w:rPr>
        <w:t xml:space="preserve"> band combination of </w:t>
      </w:r>
      <w:r w:rsidRPr="003474CF">
        <w:rPr>
          <w:rFonts w:cs="Arial"/>
        </w:rPr>
        <w:t>band nX+nY+nZ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A54385" w14:paraId="67D2C85B" w14:textId="77777777" w:rsidTr="00FB4764">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6CCF5BD3" w14:textId="77777777" w:rsidR="00A54385" w:rsidRDefault="00A54385" w:rsidP="00FB4764">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6A02B20C" w14:textId="77777777" w:rsidR="00A54385" w:rsidRDefault="00A54385" w:rsidP="00FB4764">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04757511" w14:textId="77777777" w:rsidR="00A54385" w:rsidRDefault="00A54385" w:rsidP="00FB4764">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918C693" w14:textId="77777777" w:rsidR="00A54385" w:rsidRDefault="00A54385" w:rsidP="00FB4764">
            <w:pPr>
              <w:pStyle w:val="TAH"/>
              <w:overflowPunct w:val="0"/>
              <w:autoSpaceDE w:val="0"/>
              <w:autoSpaceDN w:val="0"/>
              <w:adjustRightInd w:val="0"/>
              <w:rPr>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3686AE20" w14:textId="77777777" w:rsidR="00A54385" w:rsidRDefault="00A54385" w:rsidP="00FB4764">
            <w:pPr>
              <w:pStyle w:val="TAH"/>
              <w:overflowPunct w:val="0"/>
              <w:autoSpaceDE w:val="0"/>
              <w:autoSpaceDN w:val="0"/>
              <w:adjustRightInd w:val="0"/>
              <w:rPr>
                <w:szCs w:val="18"/>
                <w:lang w:val="en-US" w:eastAsia="zh-CN"/>
              </w:rPr>
            </w:pPr>
            <w:r>
              <w:t>Bandwidth combination set</w:t>
            </w:r>
          </w:p>
        </w:tc>
      </w:tr>
      <w:tr w:rsidR="00A54385" w14:paraId="01EFB5B6" w14:textId="77777777" w:rsidTr="00FB476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5D36E2" w14:textId="77777777" w:rsidR="00A54385" w:rsidRDefault="00A54385" w:rsidP="00FB4764">
            <w:pPr>
              <w:pStyle w:val="TAC"/>
              <w:overflowPunct w:val="0"/>
              <w:autoSpaceDE w:val="0"/>
              <w:autoSpaceDN w:val="0"/>
              <w:adjustRightInd w:val="0"/>
              <w:rPr>
                <w:rFonts w:eastAsia="宋体"/>
                <w:szCs w:val="18"/>
                <w:lang w:val="en-US" w:eastAsia="zh-CN"/>
              </w:rPr>
            </w:pPr>
            <w:r>
              <w:rPr>
                <w:rFonts w:hint="eastAsia"/>
                <w:szCs w:val="18"/>
                <w:lang w:eastAsia="zh-CN"/>
              </w:rPr>
              <w:t>CA</w:t>
            </w:r>
            <w:r>
              <w:rPr>
                <w:szCs w:val="18"/>
              </w:rPr>
              <w:t>_</w:t>
            </w:r>
            <w:r>
              <w:rPr>
                <w:rFonts w:hint="eastAsia"/>
                <w:szCs w:val="18"/>
                <w:lang w:val="en-US" w:eastAsia="zh-CN"/>
              </w:rPr>
              <w:t>n28</w:t>
            </w:r>
            <w:r>
              <w:rPr>
                <w:szCs w:val="18"/>
                <w:lang w:val="sv-SE" w:eastAsia="ja-JP"/>
              </w:rPr>
              <w:t>A-</w:t>
            </w:r>
            <w:r>
              <w:rPr>
                <w:rFonts w:hint="eastAsia"/>
                <w:szCs w:val="18"/>
                <w:lang w:val="en-US" w:eastAsia="zh-CN"/>
              </w:rPr>
              <w:t>n39</w:t>
            </w:r>
            <w:r>
              <w:rPr>
                <w:szCs w:val="18"/>
                <w:lang w:val="sv-SE" w:eastAsia="ja-JP"/>
              </w:rPr>
              <w:t>A</w:t>
            </w:r>
            <w:r>
              <w:rPr>
                <w:rFonts w:eastAsia="宋体" w:hint="eastAsia"/>
                <w:szCs w:val="18"/>
                <w:lang w:val="en-US" w:eastAsia="zh-CN"/>
              </w:rPr>
              <w:t>-n40A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0F3E30" w14:textId="77777777" w:rsidR="00A54385" w:rsidRDefault="00A54385" w:rsidP="00FB4764">
            <w:pPr>
              <w:pStyle w:val="TAC"/>
              <w:overflowPunct w:val="0"/>
              <w:autoSpaceDE w:val="0"/>
              <w:autoSpaceDN w:val="0"/>
              <w:adjustRightInd w:val="0"/>
              <w:rPr>
                <w:szCs w:val="18"/>
                <w:lang w:eastAsia="zh-CN"/>
              </w:rPr>
            </w:pPr>
            <w:r>
              <w:rPr>
                <w:rFonts w:hint="eastAsia"/>
                <w:szCs w:val="18"/>
                <w:lang w:eastAsia="zh-CN"/>
              </w:rPr>
              <w:t>CA_n28A-n39A</w:t>
            </w:r>
          </w:p>
          <w:p w14:paraId="46D19938" w14:textId="77777777" w:rsidR="00A54385" w:rsidRDefault="00A54385" w:rsidP="00FB4764">
            <w:pPr>
              <w:pStyle w:val="TAC"/>
              <w:overflowPunct w:val="0"/>
              <w:autoSpaceDE w:val="0"/>
              <w:autoSpaceDN w:val="0"/>
              <w:adjustRightInd w:val="0"/>
              <w:rPr>
                <w:szCs w:val="18"/>
                <w:lang w:eastAsia="zh-CN"/>
              </w:rPr>
            </w:pPr>
            <w:r>
              <w:rPr>
                <w:rFonts w:hint="eastAsia"/>
                <w:szCs w:val="18"/>
                <w:lang w:eastAsia="zh-CN"/>
              </w:rPr>
              <w:t>CA_n28A-n40A</w:t>
            </w:r>
          </w:p>
          <w:p w14:paraId="71EFD4C1" w14:textId="77777777" w:rsidR="00A54385" w:rsidRDefault="00A54385" w:rsidP="00FB4764">
            <w:pPr>
              <w:pStyle w:val="TAC"/>
              <w:overflowPunct w:val="0"/>
              <w:autoSpaceDE w:val="0"/>
              <w:autoSpaceDN w:val="0"/>
              <w:adjustRightInd w:val="0"/>
              <w:rPr>
                <w:rFonts w:eastAsia="宋体"/>
                <w:szCs w:val="18"/>
                <w:lang w:val="en-US" w:eastAsia="zh-CN"/>
              </w:rPr>
            </w:pPr>
            <w:r>
              <w:rPr>
                <w:rFonts w:hint="eastAsia"/>
                <w:szCs w:val="18"/>
                <w:lang w:eastAsia="zh-CN"/>
              </w:rPr>
              <w:t>CA_n39A-n40A</w:t>
            </w:r>
          </w:p>
        </w:tc>
        <w:tc>
          <w:tcPr>
            <w:tcW w:w="730" w:type="dxa"/>
            <w:tcBorders>
              <w:left w:val="single" w:sz="4" w:space="0" w:color="auto"/>
              <w:right w:val="single" w:sz="4" w:space="0" w:color="auto"/>
            </w:tcBorders>
            <w:vAlign w:val="center"/>
          </w:tcPr>
          <w:p w14:paraId="18C1E108" w14:textId="77777777" w:rsidR="00A54385" w:rsidRDefault="00A54385" w:rsidP="00FB4764">
            <w:pPr>
              <w:pStyle w:val="TAC"/>
              <w:rPr>
                <w:szCs w:val="18"/>
                <w:lang w:val="en-US" w:eastAsia="zh-CN"/>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0E2BF8E" w14:textId="77777777" w:rsidR="00A54385" w:rsidRDefault="00A54385" w:rsidP="00FB4764">
            <w:pPr>
              <w:pStyle w:val="TAC"/>
              <w:rPr>
                <w:szCs w:val="18"/>
                <w:lang w:val="en-US" w:eastAsia="zh-CN"/>
              </w:rPr>
            </w:pPr>
            <w:r>
              <w:rPr>
                <w:lang w:val="en-US"/>
              </w:rPr>
              <w:t>5, 10, 15, 20, 30</w:t>
            </w:r>
          </w:p>
        </w:tc>
        <w:tc>
          <w:tcPr>
            <w:tcW w:w="1360" w:type="dxa"/>
            <w:tcBorders>
              <w:left w:val="single" w:sz="4" w:space="0" w:color="auto"/>
              <w:bottom w:val="nil"/>
              <w:right w:val="single" w:sz="4" w:space="0" w:color="auto"/>
            </w:tcBorders>
            <w:shd w:val="clear" w:color="auto" w:fill="auto"/>
            <w:vAlign w:val="center"/>
          </w:tcPr>
          <w:p w14:paraId="75DB87A5" w14:textId="77777777" w:rsidR="00A54385" w:rsidRDefault="00A54385" w:rsidP="00FB4764">
            <w:pPr>
              <w:pStyle w:val="TAC"/>
              <w:overflowPunct w:val="0"/>
              <w:autoSpaceDE w:val="0"/>
              <w:autoSpaceDN w:val="0"/>
              <w:adjustRightInd w:val="0"/>
              <w:rPr>
                <w:szCs w:val="18"/>
                <w:lang w:val="en-US" w:eastAsia="zh-CN"/>
              </w:rPr>
            </w:pPr>
            <w:r>
              <w:rPr>
                <w:rFonts w:hint="eastAsia"/>
                <w:szCs w:val="18"/>
                <w:lang w:val="en-US" w:eastAsia="zh-CN"/>
              </w:rPr>
              <w:t>0</w:t>
            </w:r>
          </w:p>
        </w:tc>
      </w:tr>
      <w:tr w:rsidR="00A54385" w14:paraId="2368FDFB" w14:textId="77777777" w:rsidTr="00FB4764">
        <w:trPr>
          <w:trHeight w:val="187"/>
        </w:trPr>
        <w:tc>
          <w:tcPr>
            <w:tcW w:w="1983" w:type="dxa"/>
            <w:tcBorders>
              <w:top w:val="nil"/>
              <w:left w:val="single" w:sz="4" w:space="0" w:color="auto"/>
              <w:bottom w:val="nil"/>
              <w:right w:val="single" w:sz="4" w:space="0" w:color="auto"/>
            </w:tcBorders>
            <w:shd w:val="clear" w:color="auto" w:fill="auto"/>
            <w:vAlign w:val="center"/>
          </w:tcPr>
          <w:p w14:paraId="641AC8D4" w14:textId="77777777" w:rsidR="00A54385" w:rsidRDefault="00A54385" w:rsidP="00FB476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2975251" w14:textId="77777777" w:rsidR="00A54385" w:rsidRDefault="00A54385" w:rsidP="00FB4764">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23DF473" w14:textId="77777777" w:rsidR="00A54385" w:rsidRDefault="00A54385" w:rsidP="00FB4764">
            <w:pPr>
              <w:pStyle w:val="TAC"/>
              <w:rPr>
                <w:szCs w:val="18"/>
                <w:lang w:val="en-US" w:eastAsia="zh-CN"/>
              </w:rPr>
            </w:pPr>
            <w:r>
              <w:rPr>
                <w:lang w:val="en-US"/>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0DD79F8B" w14:textId="77777777" w:rsidR="00A54385" w:rsidRDefault="00A54385" w:rsidP="00FB4764">
            <w:pPr>
              <w:pStyle w:val="TAC"/>
              <w:rPr>
                <w:szCs w:val="18"/>
                <w:lang w:val="en-US" w:eastAsia="zh-CN"/>
              </w:rPr>
            </w:pPr>
            <w:r>
              <w:rPr>
                <w:lang w:val="en-US"/>
              </w:rPr>
              <w:t>5, 10, 15, 20, 25, 30, 40</w:t>
            </w:r>
          </w:p>
        </w:tc>
        <w:tc>
          <w:tcPr>
            <w:tcW w:w="1360" w:type="dxa"/>
            <w:tcBorders>
              <w:top w:val="nil"/>
              <w:left w:val="single" w:sz="4" w:space="0" w:color="auto"/>
              <w:bottom w:val="nil"/>
              <w:right w:val="single" w:sz="4" w:space="0" w:color="auto"/>
            </w:tcBorders>
            <w:shd w:val="clear" w:color="auto" w:fill="auto"/>
            <w:vAlign w:val="center"/>
          </w:tcPr>
          <w:p w14:paraId="24106114" w14:textId="77777777" w:rsidR="00A54385" w:rsidRDefault="00A54385" w:rsidP="00FB4764">
            <w:pPr>
              <w:pStyle w:val="TAC"/>
              <w:overflowPunct w:val="0"/>
              <w:autoSpaceDE w:val="0"/>
              <w:autoSpaceDN w:val="0"/>
              <w:adjustRightInd w:val="0"/>
              <w:rPr>
                <w:szCs w:val="18"/>
                <w:lang w:val="en-US" w:eastAsia="zh-CN"/>
              </w:rPr>
            </w:pPr>
          </w:p>
        </w:tc>
      </w:tr>
      <w:tr w:rsidR="00A54385" w14:paraId="32FC4F05" w14:textId="77777777" w:rsidTr="00FB476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E44520" w14:textId="77777777" w:rsidR="00A54385" w:rsidRDefault="00A54385" w:rsidP="00FB476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3CA648" w14:textId="77777777" w:rsidR="00A54385" w:rsidRDefault="00A54385" w:rsidP="00FB4764">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6C3E0D5" w14:textId="77777777" w:rsidR="00A54385" w:rsidRDefault="00A54385" w:rsidP="00FB4764">
            <w:pPr>
              <w:pStyle w:val="TAC"/>
              <w:rPr>
                <w:szCs w:val="18"/>
                <w:lang w:val="en-US" w:eastAsia="zh-CN"/>
              </w:rPr>
            </w:pPr>
            <w:r>
              <w:rPr>
                <w:lang w:val="en-US"/>
              </w:rPr>
              <w:t>n40</w:t>
            </w:r>
          </w:p>
        </w:tc>
        <w:tc>
          <w:tcPr>
            <w:tcW w:w="4081" w:type="dxa"/>
            <w:tcBorders>
              <w:top w:val="single" w:sz="4" w:space="0" w:color="auto"/>
              <w:left w:val="single" w:sz="4" w:space="0" w:color="auto"/>
              <w:bottom w:val="single" w:sz="4" w:space="0" w:color="auto"/>
              <w:right w:val="single" w:sz="4" w:space="0" w:color="auto"/>
            </w:tcBorders>
          </w:tcPr>
          <w:p w14:paraId="539552EC" w14:textId="77777777" w:rsidR="00A54385" w:rsidRDefault="00A54385" w:rsidP="00FB4764">
            <w:pPr>
              <w:pStyle w:val="TAC"/>
              <w:rPr>
                <w:rFonts w:eastAsia="宋体"/>
                <w:szCs w:val="18"/>
                <w:lang w:val="en-US" w:eastAsia="zh-CN" w:bidi="ar"/>
              </w:rPr>
            </w:pPr>
            <w:r>
              <w:rPr>
                <w:lang w:val="en-US"/>
              </w:rPr>
              <w:t>5, 10, 15, 20, 25, 30, 40, 50, 60, 80, 100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9B1834" w14:textId="77777777" w:rsidR="00A54385" w:rsidRDefault="00A54385" w:rsidP="00FB4764">
            <w:pPr>
              <w:pStyle w:val="TAC"/>
              <w:overflowPunct w:val="0"/>
              <w:autoSpaceDE w:val="0"/>
              <w:autoSpaceDN w:val="0"/>
              <w:adjustRightInd w:val="0"/>
              <w:rPr>
                <w:szCs w:val="18"/>
                <w:lang w:val="en-US" w:eastAsia="zh-CN"/>
              </w:rPr>
            </w:pPr>
          </w:p>
        </w:tc>
      </w:tr>
    </w:tbl>
    <w:p w14:paraId="14703B46" w14:textId="77777777" w:rsidR="00A54385" w:rsidRDefault="00A54385" w:rsidP="00A54385">
      <w:pPr>
        <w:pStyle w:val="EditorsNote"/>
        <w:overflowPunct w:val="0"/>
        <w:autoSpaceDE w:val="0"/>
        <w:autoSpaceDN w:val="0"/>
        <w:adjustRightInd w:val="0"/>
        <w:ind w:left="284" w:firstLine="0"/>
        <w:textAlignment w:val="baseline"/>
        <w:rPr>
          <w:rFonts w:eastAsia="Times New Roman"/>
          <w:color w:val="auto"/>
          <w:lang w:val="en-US" w:eastAsia="zh-CN"/>
        </w:rPr>
      </w:pPr>
      <w:r>
        <w:rPr>
          <w:rFonts w:eastAsia="Times New Roman"/>
          <w:color w:val="auto"/>
          <w:lang w:val="en-US" w:eastAsia="zh-CN"/>
        </w:rPr>
        <w:t xml:space="preserve"> </w:t>
      </w:r>
    </w:p>
    <w:p w14:paraId="309EB8B5" w14:textId="30629260" w:rsidR="00A54385" w:rsidRDefault="00A54385" w:rsidP="003474CF">
      <w:pPr>
        <w:pStyle w:val="41"/>
      </w:pPr>
      <w:bookmarkStart w:id="451" w:name="_Toc136288400"/>
      <w:r>
        <w:t>5.41.1.3</w:t>
      </w:r>
      <w:r>
        <w:tab/>
      </w:r>
      <w:r w:rsidRPr="003474CF">
        <w:t>∆T</w:t>
      </w:r>
      <w:r w:rsidRPr="003474CF">
        <w:rPr>
          <w:vertAlign w:val="subscript"/>
        </w:rPr>
        <w:t>IB,c</w:t>
      </w:r>
      <w:r w:rsidRPr="003474CF">
        <w:t xml:space="preserve"> and ∆R</w:t>
      </w:r>
      <w:r w:rsidRPr="003474CF">
        <w:rPr>
          <w:vertAlign w:val="subscript"/>
        </w:rPr>
        <w:t>IB,c</w:t>
      </w:r>
      <w:r w:rsidRPr="003474CF">
        <w:t xml:space="preserve"> values</w:t>
      </w:r>
      <w:bookmarkEnd w:id="451"/>
    </w:p>
    <w:p w14:paraId="5420CE25" w14:textId="77777777" w:rsidR="00A54385" w:rsidRDefault="00A54385" w:rsidP="00A54385">
      <w:pPr>
        <w:rPr>
          <w:rFonts w:eastAsia="宋体"/>
          <w:kern w:val="2"/>
          <w:lang w:val="en-US" w:eastAsia="zh-CN"/>
        </w:rPr>
      </w:pPr>
      <w:r>
        <w:rPr>
          <w:rFonts w:eastAsia="宋体" w:hint="eastAsia"/>
          <w:kern w:val="2"/>
          <w:lang w:val="en-US" w:eastAsia="zh-CN"/>
        </w:rPr>
        <w:t>T</w:t>
      </w:r>
      <w:r>
        <w:rPr>
          <w:rFonts w:eastAsia="宋体"/>
          <w:kern w:val="2"/>
          <w:lang w:val="en-US" w:eastAsia="zh-CN"/>
        </w:rPr>
        <w:t xml:space="preserve">he </w:t>
      </w:r>
      <w:r>
        <w:rPr>
          <w:rFonts w:eastAsia="宋体"/>
          <w:kern w:val="2"/>
          <w:lang w:val="en-US" w:eastAsia="zh-CN"/>
        </w:rPr>
        <w:sym w:font="Symbol" w:char="F044"/>
      </w:r>
      <w:r>
        <w:rPr>
          <w:rFonts w:eastAsia="宋体"/>
          <w:kern w:val="2"/>
          <w:lang w:val="en-US" w:eastAsia="zh-CN"/>
        </w:rPr>
        <w:t>T</w:t>
      </w:r>
      <w:r w:rsidRPr="003474CF">
        <w:rPr>
          <w:rFonts w:eastAsia="宋体"/>
          <w:kern w:val="2"/>
          <w:vertAlign w:val="subscript"/>
          <w:lang w:val="en-US" w:eastAsia="zh-CN"/>
        </w:rPr>
        <w:t>IB,c</w:t>
      </w:r>
      <w:r>
        <w:rPr>
          <w:rFonts w:eastAsia="宋体"/>
          <w:kern w:val="2"/>
          <w:lang w:val="en-US" w:eastAsia="zh-CN"/>
        </w:rPr>
        <w:t xml:space="preserve"> and </w:t>
      </w:r>
      <w:r>
        <w:rPr>
          <w:rFonts w:eastAsia="宋体"/>
          <w:kern w:val="2"/>
          <w:lang w:val="en-US" w:eastAsia="zh-CN"/>
        </w:rPr>
        <w:sym w:font="Symbol" w:char="F044"/>
      </w:r>
      <w:r>
        <w:rPr>
          <w:rFonts w:eastAsia="宋体"/>
          <w:kern w:val="2"/>
          <w:lang w:val="en-US" w:eastAsia="zh-CN"/>
        </w:rPr>
        <w:t>R</w:t>
      </w:r>
      <w:r w:rsidRPr="003474CF">
        <w:rPr>
          <w:rFonts w:eastAsia="宋体"/>
          <w:kern w:val="2"/>
          <w:vertAlign w:val="subscript"/>
          <w:lang w:val="en-US" w:eastAsia="zh-CN"/>
        </w:rPr>
        <w:t>IB,c</w:t>
      </w:r>
      <w:r>
        <w:rPr>
          <w:rFonts w:eastAsia="宋体"/>
          <w:kern w:val="2"/>
          <w:lang w:val="en-US" w:eastAsia="zh-CN"/>
        </w:rPr>
        <w:t xml:space="preserve"> values</w:t>
      </w:r>
      <w:r>
        <w:rPr>
          <w:rFonts w:eastAsia="宋体" w:hint="eastAsia"/>
          <w:kern w:val="2"/>
          <w:lang w:val="en-US" w:eastAsia="zh-CN"/>
        </w:rPr>
        <w:t xml:space="preserve"> have already been included in the spec.</w:t>
      </w:r>
    </w:p>
    <w:p w14:paraId="09914BD8" w14:textId="027BBB35" w:rsidR="00A54385" w:rsidRPr="003474CF" w:rsidRDefault="00A54385" w:rsidP="003474CF">
      <w:pPr>
        <w:pStyle w:val="31"/>
      </w:pPr>
      <w:bookmarkStart w:id="452" w:name="_Toc136288401"/>
      <w:r>
        <w:t>5.41.2</w:t>
      </w:r>
      <w:r>
        <w:tab/>
      </w:r>
      <w:r w:rsidRPr="003474CF">
        <w:t>Specific for 2 bands UL CA</w:t>
      </w:r>
      <w:bookmarkEnd w:id="452"/>
    </w:p>
    <w:p w14:paraId="26174E40" w14:textId="525C18A2" w:rsidR="00A54385" w:rsidRPr="003474CF" w:rsidRDefault="00A54385" w:rsidP="003474CF">
      <w:pPr>
        <w:pStyle w:val="41"/>
      </w:pPr>
      <w:bookmarkStart w:id="453" w:name="_Toc136288402"/>
      <w:r>
        <w:t>5.41.2.1</w:t>
      </w:r>
      <w:r>
        <w:tab/>
      </w:r>
      <w:r w:rsidRPr="003474CF">
        <w:t>UE co-existence studies</w:t>
      </w:r>
      <w:bookmarkEnd w:id="453"/>
    </w:p>
    <w:p w14:paraId="6721AA3D" w14:textId="77777777" w:rsidR="00A54385" w:rsidRDefault="00A54385" w:rsidP="00A54385">
      <w:pPr>
        <w:pStyle w:val="EditorsNote"/>
        <w:keepLines w:val="0"/>
        <w:widowControl w:val="0"/>
        <w:overflowPunct w:val="0"/>
        <w:autoSpaceDE w:val="0"/>
        <w:autoSpaceDN w:val="0"/>
        <w:adjustRightInd w:val="0"/>
        <w:ind w:left="0" w:firstLine="0"/>
        <w:textAlignment w:val="baseline"/>
        <w:rPr>
          <w:color w:val="auto"/>
          <w:lang w:val="en-US" w:eastAsia="zh-CN"/>
        </w:rPr>
      </w:pPr>
      <w:r>
        <w:rPr>
          <w:color w:val="auto"/>
          <w:lang w:val="en-US" w:eastAsia="zh-CN"/>
        </w:rPr>
        <w:t xml:space="preserve">The co-existence for the fallback 2DL/2UL of </w:t>
      </w:r>
      <w:r>
        <w:rPr>
          <w:color w:val="auto"/>
          <w:szCs w:val="18"/>
          <w:lang w:eastAsia="zh-CN"/>
        </w:rPr>
        <w:t>CA</w:t>
      </w:r>
      <w:r>
        <w:rPr>
          <w:color w:val="auto"/>
          <w:szCs w:val="18"/>
        </w:rPr>
        <w:t>_</w:t>
      </w:r>
      <w:r>
        <w:rPr>
          <w:color w:val="auto"/>
          <w:szCs w:val="18"/>
          <w:lang w:val="en-US" w:eastAsia="zh-CN"/>
        </w:rPr>
        <w:t>n</w:t>
      </w:r>
      <w:r>
        <w:rPr>
          <w:rFonts w:hint="eastAsia"/>
          <w:color w:val="auto"/>
          <w:szCs w:val="18"/>
          <w:lang w:val="en-US" w:eastAsia="zh-CN"/>
        </w:rPr>
        <w:t>28</w:t>
      </w:r>
      <w:r>
        <w:rPr>
          <w:color w:val="auto"/>
          <w:szCs w:val="18"/>
          <w:lang w:val="sv-SE" w:eastAsia="ja-JP"/>
        </w:rPr>
        <w:t>A-</w:t>
      </w:r>
      <w:r>
        <w:rPr>
          <w:color w:val="auto"/>
          <w:szCs w:val="18"/>
          <w:lang w:val="en-US" w:eastAsia="zh-CN"/>
        </w:rPr>
        <w:t>n</w:t>
      </w:r>
      <w:r>
        <w:rPr>
          <w:rFonts w:hint="eastAsia"/>
          <w:color w:val="auto"/>
          <w:szCs w:val="18"/>
          <w:lang w:val="en-US" w:eastAsia="zh-CN"/>
        </w:rPr>
        <w:t>39</w:t>
      </w:r>
      <w:r>
        <w:rPr>
          <w:color w:val="auto"/>
          <w:szCs w:val="18"/>
          <w:lang w:val="sv-SE" w:eastAsia="ja-JP"/>
        </w:rPr>
        <w:t>A</w:t>
      </w:r>
      <w:r>
        <w:rPr>
          <w:color w:val="auto"/>
          <w:szCs w:val="18"/>
          <w:lang w:val="en-US" w:eastAsia="zh-CN"/>
        </w:rPr>
        <w:t xml:space="preserve">, </w:t>
      </w:r>
      <w:r>
        <w:rPr>
          <w:color w:val="auto"/>
          <w:szCs w:val="18"/>
          <w:lang w:eastAsia="zh-CN"/>
        </w:rPr>
        <w:t>CA</w:t>
      </w:r>
      <w:r>
        <w:rPr>
          <w:color w:val="auto"/>
          <w:szCs w:val="18"/>
        </w:rPr>
        <w:t>_</w:t>
      </w:r>
      <w:r>
        <w:rPr>
          <w:color w:val="auto"/>
          <w:szCs w:val="18"/>
          <w:lang w:val="en-US" w:eastAsia="zh-CN"/>
        </w:rPr>
        <w:t>n</w:t>
      </w:r>
      <w:r>
        <w:rPr>
          <w:rFonts w:hint="eastAsia"/>
          <w:color w:val="auto"/>
          <w:szCs w:val="18"/>
          <w:lang w:val="en-US" w:eastAsia="zh-CN"/>
        </w:rPr>
        <w:t>28</w:t>
      </w:r>
      <w:r>
        <w:rPr>
          <w:color w:val="auto"/>
          <w:szCs w:val="18"/>
          <w:lang w:val="sv-SE" w:eastAsia="ja-JP"/>
        </w:rPr>
        <w:t>A</w:t>
      </w:r>
      <w:r>
        <w:rPr>
          <w:rFonts w:eastAsia="宋体"/>
          <w:color w:val="auto"/>
          <w:szCs w:val="18"/>
          <w:lang w:val="en-US" w:eastAsia="zh-CN"/>
        </w:rPr>
        <w:t>-n</w:t>
      </w:r>
      <w:r>
        <w:rPr>
          <w:rFonts w:hint="eastAsia"/>
          <w:color w:val="auto"/>
          <w:szCs w:val="18"/>
          <w:lang w:val="en-US" w:eastAsia="zh-CN"/>
        </w:rPr>
        <w:t>40</w:t>
      </w:r>
      <w:r>
        <w:rPr>
          <w:rFonts w:eastAsia="宋体"/>
          <w:color w:val="auto"/>
          <w:szCs w:val="18"/>
          <w:lang w:val="en-US" w:eastAsia="zh-CN"/>
        </w:rPr>
        <w:t>A</w:t>
      </w:r>
      <w:r>
        <w:rPr>
          <w:color w:val="auto"/>
          <w:szCs w:val="18"/>
          <w:lang w:val="en-US" w:eastAsia="zh-CN"/>
        </w:rPr>
        <w:t xml:space="preserve"> and </w:t>
      </w:r>
      <w:r>
        <w:rPr>
          <w:color w:val="auto"/>
          <w:szCs w:val="18"/>
          <w:lang w:eastAsia="zh-CN"/>
        </w:rPr>
        <w:t>CA</w:t>
      </w:r>
      <w:r>
        <w:rPr>
          <w:color w:val="auto"/>
          <w:szCs w:val="18"/>
        </w:rPr>
        <w:t>_</w:t>
      </w:r>
      <w:r>
        <w:rPr>
          <w:color w:val="auto"/>
          <w:szCs w:val="18"/>
          <w:lang w:val="en-US" w:eastAsia="zh-CN"/>
        </w:rPr>
        <w:t>n</w:t>
      </w:r>
      <w:r>
        <w:rPr>
          <w:rFonts w:hint="eastAsia"/>
          <w:color w:val="auto"/>
          <w:szCs w:val="18"/>
          <w:lang w:val="en-US" w:eastAsia="zh-CN"/>
        </w:rPr>
        <w:t>39</w:t>
      </w:r>
      <w:r>
        <w:rPr>
          <w:color w:val="auto"/>
          <w:szCs w:val="18"/>
          <w:lang w:val="sv-SE" w:eastAsia="ja-JP"/>
        </w:rPr>
        <w:t>A</w:t>
      </w:r>
      <w:r>
        <w:rPr>
          <w:rFonts w:eastAsia="宋体"/>
          <w:color w:val="auto"/>
          <w:szCs w:val="18"/>
          <w:lang w:val="en-US" w:eastAsia="zh-CN"/>
        </w:rPr>
        <w:t>-n</w:t>
      </w:r>
      <w:r>
        <w:rPr>
          <w:rFonts w:hint="eastAsia"/>
          <w:color w:val="auto"/>
          <w:szCs w:val="18"/>
          <w:lang w:val="en-US" w:eastAsia="zh-CN"/>
        </w:rPr>
        <w:t>40</w:t>
      </w:r>
      <w:r>
        <w:rPr>
          <w:rFonts w:eastAsia="宋体"/>
          <w:color w:val="auto"/>
          <w:szCs w:val="18"/>
          <w:lang w:val="en-US" w:eastAsia="zh-CN"/>
        </w:rPr>
        <w:t>A</w:t>
      </w:r>
      <w:r>
        <w:rPr>
          <w:color w:val="auto"/>
          <w:szCs w:val="18"/>
          <w:lang w:val="en-US" w:eastAsia="zh-CN"/>
        </w:rPr>
        <w:t xml:space="preserve"> </w:t>
      </w:r>
      <w:r>
        <w:rPr>
          <w:color w:val="auto"/>
          <w:lang w:val="en-US" w:eastAsia="zh-CN"/>
        </w:rPr>
        <w:t>have already been analyzed. In terms of the co-existence studies of corresponding fallbacks, it can be observed:</w:t>
      </w:r>
    </w:p>
    <w:p w14:paraId="118CE0D2" w14:textId="77777777" w:rsidR="00A54385" w:rsidRDefault="00A54385" w:rsidP="00A54385">
      <w:pPr>
        <w:pStyle w:val="EditorsNote"/>
        <w:keepLines w:val="0"/>
        <w:widowControl w:val="0"/>
        <w:overflowPunct w:val="0"/>
        <w:autoSpaceDE w:val="0"/>
        <w:autoSpaceDN w:val="0"/>
        <w:adjustRightInd w:val="0"/>
        <w:ind w:left="0" w:firstLine="284"/>
        <w:textAlignment w:val="baseline"/>
        <w:rPr>
          <w:color w:val="auto"/>
          <w:lang w:val="en-US" w:eastAsia="zh-CN"/>
        </w:rPr>
      </w:pPr>
      <w:r>
        <w:rPr>
          <w:color w:val="auto"/>
          <w:lang w:val="en-US" w:eastAsia="zh-CN"/>
        </w:rPr>
        <w:t>IMD</w:t>
      </w:r>
      <w:r>
        <w:rPr>
          <w:rFonts w:hint="eastAsia"/>
          <w:color w:val="auto"/>
          <w:lang w:val="en-US" w:eastAsia="zh-CN"/>
        </w:rPr>
        <w:t>4</w:t>
      </w:r>
      <w:r>
        <w:rPr>
          <w:color w:val="auto"/>
          <w:lang w:val="en-US" w:eastAsia="zh-CN"/>
        </w:rPr>
        <w:t xml:space="preserve"> caused by n</w:t>
      </w:r>
      <w:r>
        <w:rPr>
          <w:rFonts w:hint="eastAsia"/>
          <w:color w:val="auto"/>
          <w:lang w:val="en-US" w:eastAsia="zh-CN"/>
        </w:rPr>
        <w:t>28</w:t>
      </w:r>
      <w:r>
        <w:rPr>
          <w:color w:val="auto"/>
          <w:lang w:val="en-US" w:eastAsia="zh-CN"/>
        </w:rPr>
        <w:t>+n</w:t>
      </w:r>
      <w:r>
        <w:rPr>
          <w:rFonts w:hint="eastAsia"/>
          <w:color w:val="auto"/>
          <w:lang w:val="en-US" w:eastAsia="zh-CN"/>
        </w:rPr>
        <w:t>39</w:t>
      </w:r>
      <w:r>
        <w:rPr>
          <w:color w:val="auto"/>
          <w:lang w:val="en-US" w:eastAsia="zh-CN"/>
        </w:rPr>
        <w:t xml:space="preserve"> may fall into the its own band n</w:t>
      </w:r>
      <w:r>
        <w:rPr>
          <w:rFonts w:hint="eastAsia"/>
          <w:color w:val="auto"/>
          <w:lang w:val="en-US" w:eastAsia="zh-CN"/>
        </w:rPr>
        <w:t xml:space="preserve">40 </w:t>
      </w:r>
      <w:r>
        <w:rPr>
          <w:color w:val="auto"/>
          <w:lang w:val="en-US" w:eastAsia="zh-CN"/>
        </w:rPr>
        <w:t>Rx</w:t>
      </w:r>
      <w:r>
        <w:rPr>
          <w:rFonts w:hint="eastAsia"/>
          <w:color w:val="auto"/>
          <w:lang w:val="en-US" w:eastAsia="zh-CN"/>
        </w:rPr>
        <w:t xml:space="preserve">, where the IMDx frequency range is: 2264~2434MHz.  </w:t>
      </w:r>
    </w:p>
    <w:p w14:paraId="64999906" w14:textId="77777777" w:rsidR="00A54385" w:rsidRDefault="00A54385" w:rsidP="00A54385">
      <w:pPr>
        <w:pStyle w:val="EditorsNote"/>
        <w:keepLines w:val="0"/>
        <w:widowControl w:val="0"/>
        <w:overflowPunct w:val="0"/>
        <w:autoSpaceDE w:val="0"/>
        <w:autoSpaceDN w:val="0"/>
        <w:adjustRightInd w:val="0"/>
        <w:ind w:left="0" w:firstLine="284"/>
        <w:textAlignment w:val="baseline"/>
        <w:rPr>
          <w:color w:val="auto"/>
          <w:lang w:val="en-US" w:eastAsia="zh-CN"/>
        </w:rPr>
      </w:pPr>
      <w:r>
        <w:rPr>
          <w:rFonts w:hint="eastAsia"/>
          <w:color w:val="auto"/>
          <w:lang w:val="en-US" w:eastAsia="zh-CN"/>
        </w:rPr>
        <w:t xml:space="preserve">No </w:t>
      </w:r>
      <w:r>
        <w:rPr>
          <w:color w:val="auto"/>
          <w:lang w:val="en-US" w:eastAsia="zh-CN"/>
        </w:rPr>
        <w:t>IMD</w:t>
      </w:r>
      <w:r>
        <w:rPr>
          <w:rFonts w:hint="eastAsia"/>
          <w:color w:val="auto"/>
          <w:lang w:val="en-US" w:eastAsia="zh-CN"/>
        </w:rPr>
        <w:t>x issue</w:t>
      </w:r>
      <w:r>
        <w:rPr>
          <w:color w:val="auto"/>
          <w:lang w:val="en-US" w:eastAsia="zh-CN"/>
        </w:rPr>
        <w:t xml:space="preserve"> caused by n</w:t>
      </w:r>
      <w:r>
        <w:rPr>
          <w:rFonts w:hint="eastAsia"/>
          <w:color w:val="auto"/>
          <w:lang w:val="en-US" w:eastAsia="zh-CN"/>
        </w:rPr>
        <w:t>28</w:t>
      </w:r>
      <w:r>
        <w:rPr>
          <w:color w:val="auto"/>
          <w:lang w:val="en-US" w:eastAsia="zh-CN"/>
        </w:rPr>
        <w:t>+n</w:t>
      </w:r>
      <w:r>
        <w:rPr>
          <w:rFonts w:hint="eastAsia"/>
          <w:color w:val="auto"/>
          <w:lang w:val="en-US" w:eastAsia="zh-CN"/>
        </w:rPr>
        <w:t>40</w:t>
      </w:r>
      <w:r>
        <w:rPr>
          <w:color w:val="auto"/>
          <w:lang w:val="en-US" w:eastAsia="zh-CN"/>
        </w:rPr>
        <w:t xml:space="preserve"> fall into the its own band n</w:t>
      </w:r>
      <w:r>
        <w:rPr>
          <w:rFonts w:hint="eastAsia"/>
          <w:color w:val="auto"/>
          <w:lang w:val="en-US" w:eastAsia="zh-CN"/>
        </w:rPr>
        <w:t>39</w:t>
      </w:r>
      <w:r>
        <w:rPr>
          <w:color w:val="auto"/>
          <w:lang w:val="en-US" w:eastAsia="zh-CN"/>
        </w:rPr>
        <w:t xml:space="preserve"> Rx</w:t>
      </w:r>
    </w:p>
    <w:p w14:paraId="739078FB" w14:textId="77777777" w:rsidR="00A54385" w:rsidRDefault="00A54385" w:rsidP="00A54385">
      <w:pPr>
        <w:pStyle w:val="EditorsNote"/>
        <w:keepLines w:val="0"/>
        <w:widowControl w:val="0"/>
        <w:overflowPunct w:val="0"/>
        <w:autoSpaceDE w:val="0"/>
        <w:autoSpaceDN w:val="0"/>
        <w:adjustRightInd w:val="0"/>
        <w:ind w:left="0" w:firstLine="284"/>
        <w:textAlignment w:val="baseline"/>
        <w:rPr>
          <w:color w:val="auto"/>
          <w:lang w:val="en-US" w:eastAsia="zh-CN"/>
        </w:rPr>
      </w:pPr>
      <w:r>
        <w:rPr>
          <w:rFonts w:eastAsia="宋体"/>
          <w:color w:val="auto"/>
          <w:lang w:val="en-US" w:eastAsia="zh-CN"/>
        </w:rPr>
        <w:t>IMD</w:t>
      </w:r>
      <w:r>
        <w:rPr>
          <w:rFonts w:hint="eastAsia"/>
          <w:color w:val="auto"/>
          <w:lang w:val="en-US" w:eastAsia="zh-CN"/>
        </w:rPr>
        <w:t>4</w:t>
      </w:r>
      <w:r>
        <w:rPr>
          <w:rFonts w:eastAsia="宋体"/>
          <w:color w:val="auto"/>
          <w:lang w:val="en-US" w:eastAsia="zh-CN"/>
        </w:rPr>
        <w:t xml:space="preserve"> caused by n</w:t>
      </w:r>
      <w:r>
        <w:rPr>
          <w:rFonts w:hint="eastAsia"/>
          <w:color w:val="auto"/>
          <w:lang w:val="en-US" w:eastAsia="zh-CN"/>
        </w:rPr>
        <w:t>39</w:t>
      </w:r>
      <w:r>
        <w:rPr>
          <w:rFonts w:eastAsia="宋体"/>
          <w:color w:val="auto"/>
          <w:lang w:val="en-US" w:eastAsia="zh-CN"/>
        </w:rPr>
        <w:t>+n</w:t>
      </w:r>
      <w:r>
        <w:rPr>
          <w:rFonts w:hint="eastAsia"/>
          <w:color w:val="auto"/>
          <w:lang w:val="en-US" w:eastAsia="zh-CN"/>
        </w:rPr>
        <w:t>40</w:t>
      </w:r>
      <w:r>
        <w:rPr>
          <w:rFonts w:eastAsia="宋体"/>
          <w:color w:val="auto"/>
          <w:lang w:val="en-US" w:eastAsia="zh-CN"/>
        </w:rPr>
        <w:t xml:space="preserve"> </w:t>
      </w:r>
      <w:r>
        <w:rPr>
          <w:color w:val="auto"/>
          <w:lang w:val="en-US" w:eastAsia="zh-CN"/>
        </w:rPr>
        <w:t>may fall into the its own band n</w:t>
      </w:r>
      <w:r>
        <w:rPr>
          <w:rFonts w:hint="eastAsia"/>
          <w:color w:val="auto"/>
          <w:lang w:val="en-US" w:eastAsia="zh-CN"/>
        </w:rPr>
        <w:t>28</w:t>
      </w:r>
      <w:r>
        <w:rPr>
          <w:color w:val="auto"/>
          <w:lang w:val="en-US" w:eastAsia="zh-CN"/>
        </w:rPr>
        <w:t xml:space="preserve"> Rx</w:t>
      </w:r>
      <w:r>
        <w:rPr>
          <w:rFonts w:hint="eastAsia"/>
          <w:color w:val="auto"/>
          <w:lang w:val="en-US" w:eastAsia="zh-CN"/>
        </w:rPr>
        <w:t>, where the IMDx frequency range is 760~1040 MHz</w:t>
      </w:r>
    </w:p>
    <w:p w14:paraId="087E346A" w14:textId="38BEEC67" w:rsidR="00A54385" w:rsidRPr="003474CF" w:rsidRDefault="00A54385" w:rsidP="003474CF">
      <w:pPr>
        <w:pStyle w:val="41"/>
      </w:pPr>
      <w:bookmarkStart w:id="454" w:name="_Toc136288403"/>
      <w:r>
        <w:lastRenderedPageBreak/>
        <w:t>5.41.2.2</w:t>
      </w:r>
      <w:r>
        <w:tab/>
      </w:r>
      <w:r w:rsidRPr="003474CF">
        <w:t>REFSENS requirements</w:t>
      </w:r>
      <w:bookmarkEnd w:id="454"/>
    </w:p>
    <w:p w14:paraId="6CAD8A77" w14:textId="77777777" w:rsidR="00A54385" w:rsidRDefault="00A54385" w:rsidP="00A54385">
      <w:pPr>
        <w:spacing w:after="120"/>
        <w:rPr>
          <w:rFonts w:eastAsia="宋体"/>
          <w:kern w:val="2"/>
          <w:lang w:val="en-US" w:eastAsia="zh-CN"/>
        </w:rPr>
      </w:pPr>
      <w:r>
        <w:rPr>
          <w:rFonts w:eastAsia="宋体" w:hint="eastAsia"/>
          <w:kern w:val="2"/>
          <w:lang w:val="en-US" w:eastAsia="zh-CN"/>
        </w:rPr>
        <w:t xml:space="preserve">In terms of the co-existence studies, the </w:t>
      </w:r>
      <w:r>
        <w:rPr>
          <w:rFonts w:eastAsia="宋体"/>
          <w:kern w:val="2"/>
          <w:lang w:val="en-US" w:eastAsia="zh-CN"/>
        </w:rPr>
        <w:t>IMD</w:t>
      </w:r>
      <w:r>
        <w:rPr>
          <w:rFonts w:eastAsia="宋体" w:hint="eastAsia"/>
          <w:kern w:val="2"/>
          <w:lang w:val="en-US" w:eastAsia="zh-CN"/>
        </w:rPr>
        <w:t>4</w:t>
      </w:r>
      <w:r>
        <w:rPr>
          <w:rFonts w:eastAsia="宋体"/>
          <w:kern w:val="2"/>
          <w:lang w:val="en-US" w:eastAsia="zh-CN"/>
        </w:rPr>
        <w:t xml:space="preserve"> caused by n</w:t>
      </w:r>
      <w:r>
        <w:rPr>
          <w:rFonts w:eastAsia="宋体" w:hint="eastAsia"/>
          <w:kern w:val="2"/>
          <w:lang w:val="en-US" w:eastAsia="zh-CN"/>
        </w:rPr>
        <w:t>28</w:t>
      </w:r>
      <w:r>
        <w:rPr>
          <w:rFonts w:eastAsia="宋体"/>
          <w:kern w:val="2"/>
          <w:lang w:val="en-US" w:eastAsia="zh-CN"/>
        </w:rPr>
        <w:t>+n</w:t>
      </w:r>
      <w:r>
        <w:rPr>
          <w:rFonts w:eastAsia="宋体" w:hint="eastAsia"/>
          <w:kern w:val="2"/>
          <w:lang w:val="en-US" w:eastAsia="zh-CN"/>
        </w:rPr>
        <w:t>39</w:t>
      </w:r>
      <w:r>
        <w:rPr>
          <w:rFonts w:eastAsia="宋体"/>
          <w:kern w:val="2"/>
          <w:lang w:val="en-US" w:eastAsia="zh-CN"/>
        </w:rPr>
        <w:t xml:space="preserve"> may fall into the its own band n</w:t>
      </w:r>
      <w:r>
        <w:rPr>
          <w:rFonts w:eastAsia="宋体" w:hint="eastAsia"/>
          <w:kern w:val="2"/>
          <w:lang w:val="en-US" w:eastAsia="zh-CN"/>
        </w:rPr>
        <w:t xml:space="preserve">40 </w:t>
      </w:r>
      <w:r>
        <w:rPr>
          <w:rFonts w:eastAsia="宋体"/>
          <w:kern w:val="2"/>
          <w:lang w:val="en-US" w:eastAsia="zh-CN"/>
        </w:rPr>
        <w:t>Rx</w:t>
      </w:r>
      <w:r>
        <w:rPr>
          <w:rFonts w:eastAsia="宋体" w:hint="eastAsia"/>
          <w:kern w:val="2"/>
          <w:lang w:val="en-US" w:eastAsia="zh-CN"/>
        </w:rPr>
        <w:t xml:space="preserve">, however, </w:t>
      </w:r>
      <w:r>
        <w:rPr>
          <w:rFonts w:eastAsia="宋体" w:hint="eastAsia"/>
          <w:lang w:val="en-US" w:eastAsia="zh-CN"/>
        </w:rPr>
        <w:t xml:space="preserve">simultaneous Rx/Tx is not supported for CA_n39-n40 in current spec, which means synchronization between band n39 and n40. In the other words, </w:t>
      </w:r>
      <w:r>
        <w:rPr>
          <w:rFonts w:eastAsia="宋体" w:hint="eastAsia"/>
          <w:kern w:val="2"/>
          <w:lang w:val="en-US" w:eastAsia="zh-CN"/>
        </w:rPr>
        <w:t xml:space="preserve"> there is no need to define </w:t>
      </w:r>
      <w:r>
        <w:rPr>
          <w:rFonts w:eastAsia="宋体"/>
          <w:kern w:val="2"/>
          <w:lang w:val="en-US" w:eastAsia="zh-CN"/>
        </w:rPr>
        <w:t>IMD</w:t>
      </w:r>
      <w:r>
        <w:rPr>
          <w:rFonts w:eastAsia="宋体" w:hint="eastAsia"/>
          <w:kern w:val="2"/>
          <w:lang w:val="en-US" w:eastAsia="zh-CN"/>
        </w:rPr>
        <w:t>4</w:t>
      </w:r>
      <w:r>
        <w:rPr>
          <w:rFonts w:eastAsia="宋体"/>
          <w:kern w:val="2"/>
          <w:lang w:val="en-US" w:eastAsia="zh-CN"/>
        </w:rPr>
        <w:t xml:space="preserve"> </w:t>
      </w:r>
      <w:r>
        <w:rPr>
          <w:rFonts w:eastAsia="宋体" w:hint="eastAsia"/>
          <w:kern w:val="2"/>
          <w:lang w:val="en-US" w:eastAsia="zh-CN"/>
        </w:rPr>
        <w:t xml:space="preserve">MSD </w:t>
      </w:r>
      <w:r>
        <w:rPr>
          <w:rFonts w:eastAsia="宋体"/>
          <w:kern w:val="2"/>
          <w:lang w:val="en-US" w:eastAsia="zh-CN"/>
        </w:rPr>
        <w:t>caused by n</w:t>
      </w:r>
      <w:r>
        <w:rPr>
          <w:rFonts w:eastAsia="宋体" w:hint="eastAsia"/>
          <w:kern w:val="2"/>
          <w:lang w:val="en-US" w:eastAsia="zh-CN"/>
        </w:rPr>
        <w:t>28</w:t>
      </w:r>
      <w:r>
        <w:rPr>
          <w:rFonts w:eastAsia="宋体"/>
          <w:kern w:val="2"/>
          <w:lang w:val="en-US" w:eastAsia="zh-CN"/>
        </w:rPr>
        <w:t>+n</w:t>
      </w:r>
      <w:r>
        <w:rPr>
          <w:rFonts w:eastAsia="宋体" w:hint="eastAsia"/>
          <w:kern w:val="2"/>
          <w:lang w:val="en-US" w:eastAsia="zh-CN"/>
        </w:rPr>
        <w:t>39 for band n40.</w:t>
      </w:r>
    </w:p>
    <w:p w14:paraId="58A5EDC4" w14:textId="191B6E01" w:rsidR="00A54385" w:rsidRDefault="00A54385" w:rsidP="00A54385">
      <w:pPr>
        <w:spacing w:after="120"/>
        <w:rPr>
          <w:rFonts w:eastAsia="宋体"/>
          <w:kern w:val="2"/>
          <w:lang w:val="en-US" w:eastAsia="zh-CN"/>
        </w:rPr>
      </w:pPr>
      <w:r>
        <w:rPr>
          <w:rFonts w:eastAsia="宋体" w:hint="eastAsia"/>
          <w:kern w:val="2"/>
          <w:lang w:val="en-US" w:eastAsia="zh-CN"/>
        </w:rPr>
        <w:t>T</w:t>
      </w:r>
      <w:r>
        <w:rPr>
          <w:rFonts w:eastAsia="宋体"/>
          <w:kern w:val="2"/>
          <w:lang w:val="en-US" w:eastAsia="zh-CN"/>
        </w:rPr>
        <w:t>he MSD requirement</w:t>
      </w:r>
      <w:r>
        <w:rPr>
          <w:rFonts w:eastAsia="宋体" w:hint="eastAsia"/>
          <w:kern w:val="2"/>
          <w:lang w:val="en-US" w:eastAsia="zh-CN"/>
        </w:rPr>
        <w:t xml:space="preserve"> for </w:t>
      </w:r>
      <w:r>
        <w:rPr>
          <w:rFonts w:eastAsia="宋体"/>
          <w:kern w:val="2"/>
          <w:lang w:val="en-US" w:eastAsia="zh-CN"/>
        </w:rPr>
        <w:t>IMD</w:t>
      </w:r>
      <w:r>
        <w:rPr>
          <w:rFonts w:eastAsia="宋体" w:hint="eastAsia"/>
          <w:kern w:val="2"/>
          <w:lang w:val="en-US" w:eastAsia="zh-CN"/>
        </w:rPr>
        <w:t>4</w:t>
      </w:r>
      <w:r>
        <w:rPr>
          <w:rFonts w:eastAsia="宋体"/>
          <w:kern w:val="2"/>
          <w:lang w:val="en-US" w:eastAsia="zh-CN"/>
        </w:rPr>
        <w:t xml:space="preserve"> caused by n</w:t>
      </w:r>
      <w:r>
        <w:rPr>
          <w:rFonts w:eastAsia="宋体" w:hint="eastAsia"/>
          <w:kern w:val="2"/>
          <w:lang w:val="en-US" w:eastAsia="zh-CN"/>
        </w:rPr>
        <w:t>39</w:t>
      </w:r>
      <w:r>
        <w:rPr>
          <w:rFonts w:eastAsia="宋体"/>
          <w:kern w:val="2"/>
          <w:lang w:val="en-US" w:eastAsia="zh-CN"/>
        </w:rPr>
        <w:t>+n</w:t>
      </w:r>
      <w:r>
        <w:rPr>
          <w:rFonts w:eastAsia="宋体" w:hint="eastAsia"/>
          <w:kern w:val="2"/>
          <w:lang w:val="en-US" w:eastAsia="zh-CN"/>
        </w:rPr>
        <w:t>40</w:t>
      </w:r>
      <w:r>
        <w:rPr>
          <w:rFonts w:eastAsia="宋体"/>
          <w:kern w:val="2"/>
          <w:lang w:val="en-US" w:eastAsia="zh-CN"/>
        </w:rPr>
        <w:t xml:space="preserve"> are defined in table 5.41.2.2-1:</w:t>
      </w:r>
    </w:p>
    <w:p w14:paraId="709F5FD4" w14:textId="0E82FEBF" w:rsidR="00A54385" w:rsidRPr="003474CF" w:rsidRDefault="00A54385" w:rsidP="00A54385">
      <w:pPr>
        <w:pStyle w:val="TH"/>
        <w:rPr>
          <w:rFonts w:cs="Arial"/>
        </w:rPr>
      </w:pPr>
      <w:r w:rsidRPr="003474CF">
        <w:rPr>
          <w:rFonts w:cs="Arial"/>
        </w:rPr>
        <w:t xml:space="preserve">Table </w:t>
      </w:r>
      <w:r>
        <w:rPr>
          <w:rFonts w:cs="Arial"/>
        </w:rPr>
        <w:t>5.41</w:t>
      </w:r>
      <w:r w:rsidRPr="003474CF">
        <w:rPr>
          <w:rFonts w:cs="Arial"/>
        </w:rPr>
        <w:t>.2.2-1: 3DL/2UL interband Reference sensitivity QPSK PREFSENS and uplink/downlink configurations</w:t>
      </w:r>
    </w:p>
    <w:tbl>
      <w:tblPr>
        <w:tblW w:w="101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357"/>
      </w:tblGrid>
      <w:tr w:rsidR="00A54385" w14:paraId="0352D2DF" w14:textId="77777777" w:rsidTr="00FB4764">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D2C29E0" w14:textId="77777777" w:rsidR="00A54385" w:rsidRDefault="00A54385" w:rsidP="00FB4764">
            <w:pPr>
              <w:pStyle w:val="TAH"/>
              <w:rPr>
                <w:lang w:val="en-US"/>
              </w:rPr>
            </w:pPr>
            <w:r>
              <w:t>Band / Channel bandwidth / N</w:t>
            </w:r>
            <w:r>
              <w:rPr>
                <w:vertAlign w:val="subscript"/>
              </w:rPr>
              <w:t>RB</w:t>
            </w:r>
            <w:r>
              <w:t xml:space="preserve"> / Duplex mode</w:t>
            </w:r>
          </w:p>
        </w:tc>
        <w:tc>
          <w:tcPr>
            <w:tcW w:w="1357" w:type="dxa"/>
            <w:tcBorders>
              <w:top w:val="single" w:sz="4" w:space="0" w:color="auto"/>
              <w:left w:val="single" w:sz="4" w:space="0" w:color="auto"/>
              <w:bottom w:val="nil"/>
              <w:right w:val="single" w:sz="4" w:space="0" w:color="auto"/>
            </w:tcBorders>
            <w:shd w:val="clear" w:color="auto" w:fill="auto"/>
          </w:tcPr>
          <w:p w14:paraId="124F328C" w14:textId="77777777" w:rsidR="00A54385" w:rsidRDefault="00A54385" w:rsidP="00FB4764">
            <w:pPr>
              <w:pStyle w:val="TAH"/>
            </w:pPr>
            <w:r>
              <w:t>Source of IMD</w:t>
            </w:r>
          </w:p>
        </w:tc>
      </w:tr>
      <w:tr w:rsidR="00A54385" w14:paraId="202FA60E" w14:textId="77777777" w:rsidTr="00FB4764">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B70565B" w14:textId="77777777" w:rsidR="00A54385" w:rsidRDefault="00A54385" w:rsidP="00FB4764">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FADB462" w14:textId="77777777" w:rsidR="00A54385" w:rsidRDefault="00A54385" w:rsidP="00FB4764">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05EDDD7C" w14:textId="77777777" w:rsidR="00A54385" w:rsidRDefault="00A54385" w:rsidP="00FB4764">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11569546" w14:textId="77777777" w:rsidR="00A54385" w:rsidRDefault="00A54385" w:rsidP="00FB4764">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41A94CE3" w14:textId="77777777" w:rsidR="00A54385" w:rsidRDefault="00A54385" w:rsidP="00FB4764">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16F76B9F" w14:textId="77777777" w:rsidR="00A54385" w:rsidRDefault="00A54385" w:rsidP="00FB4764">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2CE86D5B" w14:textId="77777777" w:rsidR="00A54385" w:rsidRDefault="00A54385" w:rsidP="00FB4764">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6BB8178B" w14:textId="77777777" w:rsidR="00A54385" w:rsidRDefault="00A54385" w:rsidP="00FB4764">
            <w:pPr>
              <w:pStyle w:val="TAH"/>
            </w:pPr>
            <w:r>
              <w:t>Duplex mode</w:t>
            </w:r>
          </w:p>
        </w:tc>
        <w:tc>
          <w:tcPr>
            <w:tcW w:w="1357" w:type="dxa"/>
            <w:tcBorders>
              <w:top w:val="nil"/>
              <w:left w:val="single" w:sz="4" w:space="0" w:color="auto"/>
              <w:bottom w:val="single" w:sz="4" w:space="0" w:color="auto"/>
              <w:right w:val="single" w:sz="4" w:space="0" w:color="auto"/>
            </w:tcBorders>
            <w:shd w:val="clear" w:color="auto" w:fill="auto"/>
          </w:tcPr>
          <w:p w14:paraId="106C2762" w14:textId="77777777" w:rsidR="00A54385" w:rsidRDefault="00A54385" w:rsidP="00FB4764">
            <w:pPr>
              <w:pStyle w:val="TAH"/>
            </w:pPr>
          </w:p>
        </w:tc>
      </w:tr>
      <w:tr w:rsidR="00A54385" w14:paraId="69527DBE" w14:textId="77777777" w:rsidTr="00FB4764">
        <w:trPr>
          <w:trHeight w:val="151"/>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F023D8D" w14:textId="77777777" w:rsidR="00A54385" w:rsidRDefault="00A54385" w:rsidP="00FB4764">
            <w:pPr>
              <w:pStyle w:val="TAC"/>
              <w:rPr>
                <w:lang w:val="en-US" w:eastAsia="zh-CN"/>
              </w:rPr>
            </w:pPr>
            <w:r>
              <w:rPr>
                <w:rFonts w:hint="eastAsia"/>
                <w:szCs w:val="18"/>
                <w:lang w:eastAsia="zh-CN"/>
              </w:rPr>
              <w:t>CA</w:t>
            </w:r>
            <w:r>
              <w:rPr>
                <w:szCs w:val="18"/>
              </w:rPr>
              <w:t>_</w:t>
            </w:r>
            <w:r>
              <w:rPr>
                <w:rFonts w:hint="eastAsia"/>
                <w:szCs w:val="18"/>
                <w:lang w:val="en-US" w:eastAsia="zh-CN"/>
              </w:rPr>
              <w:t>n28</w:t>
            </w:r>
            <w:r>
              <w:rPr>
                <w:szCs w:val="18"/>
                <w:lang w:val="sv-SE" w:eastAsia="ja-JP"/>
              </w:rPr>
              <w:t>-</w:t>
            </w:r>
            <w:r>
              <w:rPr>
                <w:rFonts w:hint="eastAsia"/>
                <w:szCs w:val="18"/>
                <w:lang w:val="en-US" w:eastAsia="zh-CN"/>
              </w:rPr>
              <w:t>n39</w:t>
            </w:r>
            <w:r>
              <w:rPr>
                <w:rFonts w:eastAsia="宋体" w:hint="eastAsia"/>
                <w:szCs w:val="18"/>
                <w:lang w:val="en-US" w:eastAsia="zh-CN"/>
              </w:rPr>
              <w:t>-n40</w:t>
            </w:r>
          </w:p>
        </w:tc>
        <w:tc>
          <w:tcPr>
            <w:tcW w:w="1146" w:type="dxa"/>
            <w:tcBorders>
              <w:top w:val="single" w:sz="4" w:space="0" w:color="auto"/>
              <w:left w:val="single" w:sz="4" w:space="0" w:color="auto"/>
              <w:right w:val="single" w:sz="4" w:space="0" w:color="auto"/>
            </w:tcBorders>
            <w:vAlign w:val="center"/>
          </w:tcPr>
          <w:p w14:paraId="74003B96" w14:textId="77777777" w:rsidR="00A54385" w:rsidRDefault="00A54385" w:rsidP="00FB4764">
            <w:pPr>
              <w:pStyle w:val="TAC"/>
              <w:rPr>
                <w:rFonts w:eastAsia="宋体"/>
                <w:lang w:val="en-US" w:eastAsia="zh-CN"/>
              </w:rPr>
            </w:pPr>
            <w:r>
              <w:t>n</w:t>
            </w:r>
            <w:r>
              <w:rPr>
                <w:rFonts w:eastAsia="宋体" w:hint="eastAsia"/>
                <w:lang w:val="en-US" w:eastAsia="zh-CN"/>
              </w:rPr>
              <w:t>28</w:t>
            </w:r>
          </w:p>
        </w:tc>
        <w:tc>
          <w:tcPr>
            <w:tcW w:w="960" w:type="dxa"/>
            <w:tcBorders>
              <w:top w:val="single" w:sz="4" w:space="0" w:color="auto"/>
              <w:left w:val="single" w:sz="4" w:space="0" w:color="auto"/>
              <w:right w:val="single" w:sz="4" w:space="0" w:color="auto"/>
            </w:tcBorders>
          </w:tcPr>
          <w:p w14:paraId="47FAE2E0" w14:textId="77777777" w:rsidR="00A54385" w:rsidRDefault="00A54385" w:rsidP="00FB4764">
            <w:pPr>
              <w:pStyle w:val="TAC"/>
              <w:rPr>
                <w:rFonts w:eastAsia="宋体"/>
                <w:lang w:val="en-US" w:eastAsia="zh-CN"/>
              </w:rPr>
            </w:pPr>
            <w:r>
              <w:rPr>
                <w:rFonts w:eastAsia="宋体" w:hint="eastAsia"/>
                <w:lang w:val="en-US" w:eastAsia="zh-CN"/>
              </w:rPr>
              <w:t>735</w:t>
            </w:r>
          </w:p>
        </w:tc>
        <w:tc>
          <w:tcPr>
            <w:tcW w:w="964" w:type="dxa"/>
            <w:tcBorders>
              <w:top w:val="single" w:sz="4" w:space="0" w:color="auto"/>
              <w:left w:val="single" w:sz="4" w:space="0" w:color="auto"/>
              <w:right w:val="single" w:sz="4" w:space="0" w:color="auto"/>
            </w:tcBorders>
          </w:tcPr>
          <w:p w14:paraId="7EDE8F1A" w14:textId="77777777" w:rsidR="00A54385" w:rsidRDefault="00A54385" w:rsidP="00FB4764">
            <w:pPr>
              <w:pStyle w:val="TAC"/>
              <w:rPr>
                <w:lang w:val="en-US" w:eastAsia="zh-CN"/>
              </w:rPr>
            </w:pPr>
            <w:r>
              <w:t>5</w:t>
            </w:r>
          </w:p>
        </w:tc>
        <w:tc>
          <w:tcPr>
            <w:tcW w:w="960" w:type="dxa"/>
            <w:tcBorders>
              <w:top w:val="single" w:sz="4" w:space="0" w:color="auto"/>
              <w:left w:val="single" w:sz="4" w:space="0" w:color="auto"/>
              <w:right w:val="single" w:sz="4" w:space="0" w:color="auto"/>
            </w:tcBorders>
          </w:tcPr>
          <w:p w14:paraId="3B24CF95" w14:textId="77777777" w:rsidR="00A54385" w:rsidRDefault="00A54385" w:rsidP="00FB4764">
            <w:pPr>
              <w:pStyle w:val="TAC"/>
              <w:rPr>
                <w:lang w:val="en-US" w:eastAsia="zh-CN"/>
              </w:rPr>
            </w:pPr>
            <w:r>
              <w:t>25</w:t>
            </w:r>
          </w:p>
        </w:tc>
        <w:tc>
          <w:tcPr>
            <w:tcW w:w="960" w:type="dxa"/>
            <w:tcBorders>
              <w:top w:val="single" w:sz="4" w:space="0" w:color="auto"/>
              <w:left w:val="single" w:sz="4" w:space="0" w:color="auto"/>
              <w:right w:val="single" w:sz="4" w:space="0" w:color="auto"/>
            </w:tcBorders>
          </w:tcPr>
          <w:p w14:paraId="0E3C59C7" w14:textId="77777777" w:rsidR="00A54385" w:rsidRDefault="00A54385" w:rsidP="00FB4764">
            <w:pPr>
              <w:pStyle w:val="TAC"/>
              <w:rPr>
                <w:rFonts w:eastAsia="宋体"/>
                <w:lang w:val="en-US" w:eastAsia="zh-CN"/>
              </w:rPr>
            </w:pPr>
            <w:r>
              <w:rPr>
                <w:rFonts w:eastAsia="宋体" w:hint="eastAsia"/>
                <w:lang w:val="en-US" w:eastAsia="zh-CN"/>
              </w:rPr>
              <w:t>790</w:t>
            </w:r>
          </w:p>
        </w:tc>
        <w:tc>
          <w:tcPr>
            <w:tcW w:w="977" w:type="dxa"/>
            <w:tcBorders>
              <w:top w:val="single" w:sz="4" w:space="0" w:color="auto"/>
              <w:left w:val="single" w:sz="4" w:space="0" w:color="auto"/>
              <w:bottom w:val="single" w:sz="4" w:space="0" w:color="auto"/>
              <w:right w:val="single" w:sz="4" w:space="0" w:color="auto"/>
            </w:tcBorders>
          </w:tcPr>
          <w:p w14:paraId="3C4CE82E" w14:textId="77777777" w:rsidR="00A54385" w:rsidRDefault="00A54385" w:rsidP="00FB4764">
            <w:pPr>
              <w:pStyle w:val="TAC"/>
              <w:rPr>
                <w:rFonts w:eastAsia="宋体"/>
                <w:lang w:val="en-US" w:eastAsia="zh-CN"/>
              </w:rPr>
            </w:pPr>
            <w:r>
              <w:rPr>
                <w:rFonts w:eastAsia="宋体" w:hint="eastAsia"/>
                <w:lang w:val="en-US" w:eastAsia="zh-CN"/>
              </w:rPr>
              <w:t>8.6</w:t>
            </w:r>
          </w:p>
        </w:tc>
        <w:tc>
          <w:tcPr>
            <w:tcW w:w="828" w:type="dxa"/>
            <w:tcBorders>
              <w:top w:val="single" w:sz="4" w:space="0" w:color="auto"/>
              <w:left w:val="single" w:sz="4" w:space="0" w:color="auto"/>
              <w:right w:val="single" w:sz="4" w:space="0" w:color="auto"/>
            </w:tcBorders>
            <w:vAlign w:val="center"/>
          </w:tcPr>
          <w:p w14:paraId="6D741216" w14:textId="77777777" w:rsidR="00A54385" w:rsidRDefault="00A54385" w:rsidP="00FB4764">
            <w:pPr>
              <w:pStyle w:val="TAC"/>
              <w:rPr>
                <w:lang w:val="en-US" w:eastAsia="zh-CN"/>
              </w:rPr>
            </w:pPr>
            <w:r>
              <w:rPr>
                <w:lang w:eastAsia="zh-CN"/>
              </w:rPr>
              <w:t>FDD</w:t>
            </w:r>
          </w:p>
        </w:tc>
        <w:tc>
          <w:tcPr>
            <w:tcW w:w="1357" w:type="dxa"/>
            <w:tcBorders>
              <w:top w:val="single" w:sz="4" w:space="0" w:color="auto"/>
              <w:left w:val="single" w:sz="4" w:space="0" w:color="auto"/>
              <w:right w:val="single" w:sz="4" w:space="0" w:color="auto"/>
            </w:tcBorders>
          </w:tcPr>
          <w:p w14:paraId="18E6CCFB" w14:textId="77777777" w:rsidR="00A54385" w:rsidRDefault="00A54385" w:rsidP="00FB4764">
            <w:pPr>
              <w:pStyle w:val="TAC"/>
              <w:rPr>
                <w:rFonts w:eastAsia="宋体"/>
                <w:lang w:val="en-US" w:eastAsia="zh-CN"/>
              </w:rPr>
            </w:pPr>
            <w:r>
              <w:rPr>
                <w:rFonts w:eastAsia="宋体" w:hint="eastAsia"/>
                <w:lang w:val="en-US" w:eastAsia="zh-CN"/>
              </w:rPr>
              <w:t>IMD4</w:t>
            </w:r>
          </w:p>
        </w:tc>
      </w:tr>
      <w:tr w:rsidR="00A54385" w14:paraId="16EB3B4B" w14:textId="77777777" w:rsidTr="00FB4764">
        <w:trPr>
          <w:trHeight w:val="192"/>
          <w:jc w:val="center"/>
        </w:trPr>
        <w:tc>
          <w:tcPr>
            <w:tcW w:w="2007" w:type="dxa"/>
            <w:tcBorders>
              <w:top w:val="nil"/>
              <w:left w:val="single" w:sz="4" w:space="0" w:color="auto"/>
              <w:bottom w:val="nil"/>
              <w:right w:val="single" w:sz="4" w:space="0" w:color="auto"/>
            </w:tcBorders>
            <w:shd w:val="clear" w:color="auto" w:fill="auto"/>
            <w:vAlign w:val="center"/>
          </w:tcPr>
          <w:p w14:paraId="1CAEC395" w14:textId="77777777" w:rsidR="00A54385" w:rsidRDefault="00A54385" w:rsidP="00FB4764">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791F1A2" w14:textId="77777777" w:rsidR="00A54385" w:rsidRDefault="00A54385" w:rsidP="00FB4764">
            <w:pPr>
              <w:pStyle w:val="TAC"/>
              <w:rPr>
                <w:lang w:val="en-US" w:eastAsia="zh-CN"/>
              </w:rPr>
            </w:pPr>
            <w:r>
              <w:rPr>
                <w:lang w:eastAsia="zh-CN"/>
              </w:rPr>
              <w:t>n</w:t>
            </w:r>
            <w:r>
              <w:rPr>
                <w:rFonts w:hint="eastAsia"/>
                <w:lang w:val="en-US" w:eastAsia="zh-CN"/>
              </w:rPr>
              <w:t>39</w:t>
            </w:r>
          </w:p>
        </w:tc>
        <w:tc>
          <w:tcPr>
            <w:tcW w:w="960" w:type="dxa"/>
            <w:tcBorders>
              <w:top w:val="single" w:sz="4" w:space="0" w:color="auto"/>
              <w:left w:val="single" w:sz="4" w:space="0" w:color="auto"/>
              <w:right w:val="single" w:sz="4" w:space="0" w:color="auto"/>
            </w:tcBorders>
          </w:tcPr>
          <w:p w14:paraId="34EFD122" w14:textId="77777777" w:rsidR="00A54385" w:rsidRDefault="00A54385" w:rsidP="00FB4764">
            <w:pPr>
              <w:pStyle w:val="TAC"/>
              <w:rPr>
                <w:rFonts w:eastAsia="宋体"/>
                <w:lang w:val="en-US" w:eastAsia="zh-CN"/>
              </w:rPr>
            </w:pPr>
            <w:r>
              <w:rPr>
                <w:rFonts w:eastAsia="宋体" w:hint="eastAsia"/>
                <w:lang w:val="en-US" w:eastAsia="zh-CN"/>
              </w:rPr>
              <w:t>1915</w:t>
            </w:r>
          </w:p>
        </w:tc>
        <w:tc>
          <w:tcPr>
            <w:tcW w:w="964" w:type="dxa"/>
            <w:tcBorders>
              <w:top w:val="single" w:sz="4" w:space="0" w:color="auto"/>
              <w:left w:val="single" w:sz="4" w:space="0" w:color="auto"/>
              <w:right w:val="single" w:sz="4" w:space="0" w:color="auto"/>
            </w:tcBorders>
          </w:tcPr>
          <w:p w14:paraId="6F36D3CD" w14:textId="77777777" w:rsidR="00A54385" w:rsidRDefault="00A54385" w:rsidP="00FB4764">
            <w:pPr>
              <w:pStyle w:val="TAC"/>
              <w:rPr>
                <w:lang w:val="en-US" w:eastAsia="zh-CN"/>
              </w:rPr>
            </w:pPr>
            <w:r>
              <w:t>5</w:t>
            </w:r>
          </w:p>
        </w:tc>
        <w:tc>
          <w:tcPr>
            <w:tcW w:w="960" w:type="dxa"/>
            <w:tcBorders>
              <w:top w:val="single" w:sz="4" w:space="0" w:color="auto"/>
              <w:left w:val="single" w:sz="4" w:space="0" w:color="auto"/>
              <w:right w:val="single" w:sz="4" w:space="0" w:color="auto"/>
            </w:tcBorders>
          </w:tcPr>
          <w:p w14:paraId="25684022" w14:textId="77777777" w:rsidR="00A54385" w:rsidRDefault="00A54385" w:rsidP="00FB4764">
            <w:pPr>
              <w:pStyle w:val="TAC"/>
              <w:rPr>
                <w:lang w:val="en-US" w:eastAsia="zh-CN"/>
              </w:rPr>
            </w:pPr>
            <w:r>
              <w:t>25</w:t>
            </w:r>
          </w:p>
        </w:tc>
        <w:tc>
          <w:tcPr>
            <w:tcW w:w="960" w:type="dxa"/>
            <w:tcBorders>
              <w:top w:val="single" w:sz="4" w:space="0" w:color="auto"/>
              <w:left w:val="single" w:sz="4" w:space="0" w:color="auto"/>
              <w:right w:val="single" w:sz="4" w:space="0" w:color="auto"/>
            </w:tcBorders>
          </w:tcPr>
          <w:p w14:paraId="2B71181E" w14:textId="77777777" w:rsidR="00A54385" w:rsidRDefault="00A54385" w:rsidP="00FB4764">
            <w:pPr>
              <w:pStyle w:val="TAC"/>
              <w:rPr>
                <w:lang w:val="en-US" w:eastAsia="zh-CN"/>
              </w:rPr>
            </w:pPr>
            <w:r>
              <w:rPr>
                <w:rFonts w:eastAsia="宋体" w:hint="eastAsia"/>
                <w:lang w:val="en-US" w:eastAsia="zh-CN"/>
              </w:rPr>
              <w:t>1915</w:t>
            </w:r>
          </w:p>
        </w:tc>
        <w:tc>
          <w:tcPr>
            <w:tcW w:w="977" w:type="dxa"/>
            <w:tcBorders>
              <w:top w:val="single" w:sz="4" w:space="0" w:color="auto"/>
              <w:left w:val="single" w:sz="4" w:space="0" w:color="auto"/>
              <w:bottom w:val="single" w:sz="4" w:space="0" w:color="auto"/>
              <w:right w:val="single" w:sz="4" w:space="0" w:color="auto"/>
            </w:tcBorders>
          </w:tcPr>
          <w:p w14:paraId="2CB7007B" w14:textId="77777777" w:rsidR="00A54385" w:rsidRDefault="00A54385" w:rsidP="00FB4764">
            <w:pPr>
              <w:pStyle w:val="TAC"/>
              <w:rPr>
                <w:lang w:val="en-US" w:eastAsia="zh-CN"/>
              </w:rPr>
            </w:pPr>
            <w:r>
              <w:t>N/A</w:t>
            </w:r>
          </w:p>
        </w:tc>
        <w:tc>
          <w:tcPr>
            <w:tcW w:w="828" w:type="dxa"/>
            <w:tcBorders>
              <w:top w:val="single" w:sz="4" w:space="0" w:color="auto"/>
              <w:left w:val="single" w:sz="4" w:space="0" w:color="auto"/>
              <w:right w:val="single" w:sz="4" w:space="0" w:color="auto"/>
            </w:tcBorders>
            <w:vAlign w:val="center"/>
          </w:tcPr>
          <w:p w14:paraId="039A3066" w14:textId="77777777" w:rsidR="00A54385" w:rsidRDefault="00A54385" w:rsidP="00FB4764">
            <w:pPr>
              <w:pStyle w:val="TAC"/>
              <w:rPr>
                <w:lang w:val="en-US" w:eastAsia="zh-CN"/>
              </w:rPr>
            </w:pPr>
            <w:r>
              <w:rPr>
                <w:lang w:eastAsia="zh-CN"/>
              </w:rPr>
              <w:t>FDD</w:t>
            </w:r>
          </w:p>
        </w:tc>
        <w:tc>
          <w:tcPr>
            <w:tcW w:w="1357" w:type="dxa"/>
            <w:tcBorders>
              <w:top w:val="single" w:sz="4" w:space="0" w:color="auto"/>
              <w:left w:val="single" w:sz="4" w:space="0" w:color="auto"/>
              <w:right w:val="single" w:sz="4" w:space="0" w:color="auto"/>
            </w:tcBorders>
          </w:tcPr>
          <w:p w14:paraId="4D3F77FE" w14:textId="77777777" w:rsidR="00A54385" w:rsidRDefault="00A54385" w:rsidP="00FB4764">
            <w:pPr>
              <w:pStyle w:val="TAC"/>
              <w:rPr>
                <w:lang w:val="en-US" w:eastAsia="zh-CN"/>
              </w:rPr>
            </w:pPr>
            <w:r>
              <w:t>N/A</w:t>
            </w:r>
          </w:p>
        </w:tc>
      </w:tr>
      <w:tr w:rsidR="00A54385" w14:paraId="0EE6F48D" w14:textId="77777777" w:rsidTr="00FB476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94E74ED" w14:textId="77777777" w:rsidR="00A54385" w:rsidRDefault="00A54385" w:rsidP="00FB4764">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1E88948" w14:textId="77777777" w:rsidR="00A54385" w:rsidRDefault="00A54385" w:rsidP="00FB4764">
            <w:pPr>
              <w:pStyle w:val="TAC"/>
              <w:rPr>
                <w:rFonts w:eastAsia="宋体"/>
                <w:lang w:val="en-US" w:eastAsia="zh-CN"/>
              </w:rPr>
            </w:pPr>
            <w:r>
              <w:rPr>
                <w:rFonts w:eastAsia="宋体" w:hint="eastAsia"/>
                <w:lang w:val="en-US" w:eastAsia="zh-CN"/>
              </w:rPr>
              <w:t>n40</w:t>
            </w:r>
          </w:p>
        </w:tc>
        <w:tc>
          <w:tcPr>
            <w:tcW w:w="960" w:type="dxa"/>
            <w:tcBorders>
              <w:top w:val="single" w:sz="4" w:space="0" w:color="auto"/>
              <w:left w:val="single" w:sz="4" w:space="0" w:color="auto"/>
              <w:right w:val="single" w:sz="4" w:space="0" w:color="auto"/>
            </w:tcBorders>
          </w:tcPr>
          <w:p w14:paraId="40E75930" w14:textId="77777777" w:rsidR="00A54385" w:rsidRDefault="00A54385" w:rsidP="00FB4764">
            <w:pPr>
              <w:pStyle w:val="TAC"/>
              <w:rPr>
                <w:rFonts w:eastAsia="宋体"/>
                <w:lang w:val="en-US" w:eastAsia="zh-CN"/>
              </w:rPr>
            </w:pPr>
            <w:r>
              <w:rPr>
                <w:rFonts w:eastAsia="宋体" w:hint="eastAsia"/>
                <w:lang w:val="en-US" w:eastAsia="zh-CN"/>
              </w:rPr>
              <w:t>2310</w:t>
            </w:r>
          </w:p>
        </w:tc>
        <w:tc>
          <w:tcPr>
            <w:tcW w:w="964" w:type="dxa"/>
            <w:tcBorders>
              <w:top w:val="single" w:sz="4" w:space="0" w:color="auto"/>
              <w:left w:val="single" w:sz="4" w:space="0" w:color="auto"/>
              <w:right w:val="single" w:sz="4" w:space="0" w:color="auto"/>
            </w:tcBorders>
          </w:tcPr>
          <w:p w14:paraId="06554B9A" w14:textId="77777777" w:rsidR="00A54385" w:rsidRDefault="00A54385" w:rsidP="00FB4764">
            <w:pPr>
              <w:pStyle w:val="TAC"/>
              <w:rPr>
                <w:rFonts w:eastAsia="宋体"/>
                <w:lang w:val="en-US" w:eastAsia="zh-CN"/>
              </w:rPr>
            </w:pPr>
            <w:r>
              <w:rPr>
                <w:rFonts w:eastAsia="宋体" w:hint="eastAsia"/>
                <w:lang w:val="en-US" w:eastAsia="zh-CN"/>
              </w:rPr>
              <w:t>5</w:t>
            </w:r>
          </w:p>
        </w:tc>
        <w:tc>
          <w:tcPr>
            <w:tcW w:w="960" w:type="dxa"/>
            <w:tcBorders>
              <w:top w:val="single" w:sz="4" w:space="0" w:color="auto"/>
              <w:left w:val="single" w:sz="4" w:space="0" w:color="auto"/>
              <w:right w:val="single" w:sz="4" w:space="0" w:color="auto"/>
            </w:tcBorders>
          </w:tcPr>
          <w:p w14:paraId="1141F929" w14:textId="77777777" w:rsidR="00A54385" w:rsidRDefault="00A54385" w:rsidP="00FB4764">
            <w:pPr>
              <w:pStyle w:val="TAC"/>
              <w:rPr>
                <w:rFonts w:eastAsia="宋体"/>
                <w:lang w:val="en-US" w:eastAsia="zh-CN"/>
              </w:rPr>
            </w:pPr>
            <w:r>
              <w:t>25</w:t>
            </w:r>
          </w:p>
        </w:tc>
        <w:tc>
          <w:tcPr>
            <w:tcW w:w="960" w:type="dxa"/>
            <w:tcBorders>
              <w:top w:val="single" w:sz="4" w:space="0" w:color="auto"/>
              <w:left w:val="single" w:sz="4" w:space="0" w:color="auto"/>
              <w:right w:val="single" w:sz="4" w:space="0" w:color="auto"/>
            </w:tcBorders>
          </w:tcPr>
          <w:p w14:paraId="2B0065CC" w14:textId="77777777" w:rsidR="00A54385" w:rsidRDefault="00A54385" w:rsidP="00FB4764">
            <w:pPr>
              <w:pStyle w:val="TAC"/>
              <w:rPr>
                <w:rFonts w:eastAsia="宋体"/>
                <w:lang w:val="en-US" w:eastAsia="zh-CN"/>
              </w:rPr>
            </w:pPr>
            <w:r>
              <w:rPr>
                <w:rFonts w:eastAsia="宋体" w:hint="eastAsia"/>
                <w:lang w:val="en-US" w:eastAsia="zh-CN"/>
              </w:rPr>
              <w:t>2310</w:t>
            </w:r>
          </w:p>
        </w:tc>
        <w:tc>
          <w:tcPr>
            <w:tcW w:w="977" w:type="dxa"/>
            <w:tcBorders>
              <w:top w:val="single" w:sz="4" w:space="0" w:color="auto"/>
              <w:left w:val="single" w:sz="4" w:space="0" w:color="auto"/>
              <w:bottom w:val="single" w:sz="4" w:space="0" w:color="auto"/>
              <w:right w:val="single" w:sz="4" w:space="0" w:color="auto"/>
            </w:tcBorders>
          </w:tcPr>
          <w:p w14:paraId="494E1D06" w14:textId="77777777" w:rsidR="00A54385" w:rsidRDefault="00A54385" w:rsidP="00FB4764">
            <w:pPr>
              <w:pStyle w:val="TAC"/>
              <w:rPr>
                <w:lang w:val="en-US" w:eastAsia="zh-CN"/>
              </w:rPr>
            </w:pPr>
            <w:r>
              <w:t>N/A</w:t>
            </w:r>
          </w:p>
        </w:tc>
        <w:tc>
          <w:tcPr>
            <w:tcW w:w="828" w:type="dxa"/>
            <w:tcBorders>
              <w:top w:val="single" w:sz="4" w:space="0" w:color="auto"/>
              <w:left w:val="single" w:sz="4" w:space="0" w:color="auto"/>
              <w:right w:val="single" w:sz="4" w:space="0" w:color="auto"/>
            </w:tcBorders>
            <w:vAlign w:val="center"/>
          </w:tcPr>
          <w:p w14:paraId="54BC47D2" w14:textId="77777777" w:rsidR="00A54385" w:rsidRDefault="00A54385" w:rsidP="00FB4764">
            <w:pPr>
              <w:pStyle w:val="TAC"/>
              <w:rPr>
                <w:lang w:val="en-US" w:eastAsia="zh-CN"/>
              </w:rPr>
            </w:pPr>
            <w:r>
              <w:rPr>
                <w:lang w:eastAsia="zh-CN"/>
              </w:rPr>
              <w:t>FDD</w:t>
            </w:r>
          </w:p>
        </w:tc>
        <w:tc>
          <w:tcPr>
            <w:tcW w:w="1357" w:type="dxa"/>
            <w:tcBorders>
              <w:top w:val="single" w:sz="4" w:space="0" w:color="auto"/>
              <w:left w:val="single" w:sz="4" w:space="0" w:color="auto"/>
              <w:right w:val="single" w:sz="4" w:space="0" w:color="auto"/>
            </w:tcBorders>
          </w:tcPr>
          <w:p w14:paraId="561C188E" w14:textId="77777777" w:rsidR="00A54385" w:rsidRDefault="00A54385" w:rsidP="00FB4764">
            <w:pPr>
              <w:pStyle w:val="TAC"/>
              <w:rPr>
                <w:rFonts w:eastAsia="宋体"/>
                <w:vertAlign w:val="superscript"/>
                <w:lang w:val="en-US" w:eastAsia="zh-CN"/>
              </w:rPr>
            </w:pPr>
            <w:r>
              <w:t>N/A</w:t>
            </w:r>
          </w:p>
        </w:tc>
      </w:tr>
    </w:tbl>
    <w:p w14:paraId="4D408D74" w14:textId="77777777" w:rsidR="00A54385" w:rsidRDefault="00A54385" w:rsidP="00A54385">
      <w:pPr>
        <w:spacing w:after="120"/>
        <w:rPr>
          <w:rFonts w:ascii="Arial" w:eastAsia="宋体" w:hAnsi="Arial" w:cs="Arial"/>
          <w:kern w:val="2"/>
          <w:lang w:val="en-US" w:eastAsia="zh-CN"/>
        </w:rPr>
      </w:pPr>
    </w:p>
    <w:p w14:paraId="2A590127" w14:textId="5616D6D9" w:rsidR="00A54385" w:rsidRDefault="00A54385" w:rsidP="00A54385">
      <w:pPr>
        <w:pStyle w:val="21"/>
      </w:pPr>
      <w:bookmarkStart w:id="455" w:name="_Toc136288404"/>
      <w:r>
        <w:rPr>
          <w:rFonts w:hint="eastAsia"/>
        </w:rPr>
        <w:t>5.</w:t>
      </w:r>
      <w:r>
        <w:t>42</w:t>
      </w:r>
      <w:r w:rsidRPr="000469EC">
        <w:tab/>
      </w:r>
      <w:r>
        <w:rPr>
          <w:rFonts w:hint="eastAsia"/>
        </w:rPr>
        <w:t>CA_n</w:t>
      </w:r>
      <w:r w:rsidR="00FB4764">
        <w:t>1</w:t>
      </w:r>
      <w:r>
        <w:rPr>
          <w:rFonts w:hint="eastAsia"/>
        </w:rPr>
        <w:t>-n</w:t>
      </w:r>
      <w:r w:rsidR="00FB4764">
        <w:t>46</w:t>
      </w:r>
      <w:r>
        <w:rPr>
          <w:rFonts w:hint="eastAsia"/>
        </w:rPr>
        <w:t>-n</w:t>
      </w:r>
      <w:r w:rsidR="00FB4764">
        <w:t>78</w:t>
      </w:r>
      <w:bookmarkEnd w:id="455"/>
    </w:p>
    <w:p w14:paraId="4C527B61" w14:textId="200BACAB" w:rsidR="00FB4764" w:rsidRPr="003474CF" w:rsidRDefault="00FB4764" w:rsidP="00FB4764">
      <w:pPr>
        <w:pStyle w:val="31"/>
      </w:pPr>
      <w:bookmarkStart w:id="456" w:name="_Toc136288405"/>
      <w:r w:rsidRPr="00FB4764">
        <w:t>5.</w:t>
      </w:r>
      <w:r>
        <w:t>42</w:t>
      </w:r>
      <w:r w:rsidRPr="003474CF">
        <w:t>.1</w:t>
      </w:r>
      <w:r w:rsidRPr="003474CF">
        <w:tab/>
        <w:t>Common for 1 band UL and 2 bands UL</w:t>
      </w:r>
      <w:r>
        <w:t xml:space="preserve"> CA</w:t>
      </w:r>
      <w:bookmarkEnd w:id="456"/>
    </w:p>
    <w:p w14:paraId="1354153A" w14:textId="05ADECB0" w:rsidR="00FB4764" w:rsidRPr="003474CF" w:rsidRDefault="00FB4764" w:rsidP="003474CF">
      <w:pPr>
        <w:pStyle w:val="41"/>
      </w:pPr>
      <w:bookmarkStart w:id="457" w:name="_Toc136288406"/>
      <w:r w:rsidRPr="00FB4764">
        <w:t>5.</w:t>
      </w:r>
      <w:r>
        <w:t>42</w:t>
      </w:r>
      <w:r w:rsidRPr="003474CF">
        <w:t>.1.1</w:t>
      </w:r>
      <w:r w:rsidRPr="003474CF">
        <w:tab/>
      </w:r>
      <w:r>
        <w:t>Operating bands for CA</w:t>
      </w:r>
      <w:bookmarkEnd w:id="457"/>
    </w:p>
    <w:p w14:paraId="1BBF1582" w14:textId="11FC0914" w:rsidR="00FB4764" w:rsidRPr="003474CF" w:rsidRDefault="00FB4764" w:rsidP="00FB4764">
      <w:pPr>
        <w:pStyle w:val="TH"/>
        <w:rPr>
          <w:rFonts w:cs="Arial"/>
        </w:rPr>
      </w:pPr>
      <w:r w:rsidRPr="00FB4764">
        <w:rPr>
          <w:rFonts w:cs="Arial"/>
        </w:rPr>
        <w:t xml:space="preserve">Table </w:t>
      </w:r>
      <w:r>
        <w:rPr>
          <w:rFonts w:cs="Arial"/>
        </w:rPr>
        <w:t>5.42</w:t>
      </w:r>
      <w:r w:rsidRPr="00FB4764">
        <w:rPr>
          <w:rFonts w:cs="Arial"/>
        </w:rPr>
        <w:t>.1</w:t>
      </w:r>
      <w:r w:rsidRPr="003474CF">
        <w:rPr>
          <w:rFonts w:cs="Arial"/>
        </w:rPr>
        <w:t xml:space="preserve">.1-1: </w:t>
      </w:r>
      <w:r w:rsidRPr="000469EC">
        <w:rPr>
          <w:rFonts w:cs="Arial"/>
        </w:rPr>
        <w:t>Inter-band CA operating bands involving FR1 (three bands)</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5"/>
        <w:gridCol w:w="1243"/>
        <w:gridCol w:w="1120"/>
        <w:gridCol w:w="295"/>
        <w:gridCol w:w="1593"/>
        <w:gridCol w:w="1231"/>
        <w:gridCol w:w="355"/>
        <w:gridCol w:w="1530"/>
        <w:gridCol w:w="1043"/>
      </w:tblGrid>
      <w:tr w:rsidR="00FB4764" w14:paraId="395CB683" w14:textId="77777777" w:rsidTr="00FB4764">
        <w:trPr>
          <w:trHeight w:val="268"/>
          <w:jc w:val="center"/>
        </w:trPr>
        <w:tc>
          <w:tcPr>
            <w:tcW w:w="1325" w:type="dxa"/>
            <w:vMerge w:val="restart"/>
            <w:tcBorders>
              <w:top w:val="single" w:sz="4" w:space="0" w:color="auto"/>
              <w:left w:val="single" w:sz="4" w:space="0" w:color="auto"/>
              <w:bottom w:val="single" w:sz="4" w:space="0" w:color="auto"/>
              <w:right w:val="single" w:sz="4" w:space="0" w:color="auto"/>
            </w:tcBorders>
            <w:vAlign w:val="center"/>
            <w:hideMark/>
          </w:tcPr>
          <w:p w14:paraId="0CA8E1FD"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b/>
                <w:sz w:val="18"/>
                <w:lang w:val="zh-CN" w:eastAsia="zh-CN"/>
              </w:rPr>
            </w:pPr>
            <w:r>
              <w:rPr>
                <w:rFonts w:ascii="Arial" w:hAnsi="Arial" w:cs="Arial"/>
                <w:b/>
                <w:sz w:val="18"/>
                <w:lang w:val="zh-CN" w:eastAsia="ja-JP"/>
              </w:rPr>
              <w:t>NR</w:t>
            </w:r>
            <w:r>
              <w:rPr>
                <w:rFonts w:ascii="Arial" w:hAnsi="Arial" w:cs="Arial"/>
                <w:b/>
                <w:sz w:val="18"/>
                <w:lang w:val="zh-CN" w:eastAsia="zh-CN"/>
              </w:rPr>
              <w:t xml:space="preserve"> </w:t>
            </w:r>
            <w:r>
              <w:rPr>
                <w:rFonts w:ascii="Arial" w:hAnsi="Arial" w:cs="Arial"/>
                <w:b/>
                <w:sz w:val="18"/>
                <w:lang w:val="zh-CN" w:eastAsia="ja-JP"/>
              </w:rPr>
              <w:t>CA</w:t>
            </w:r>
            <w:r>
              <w:rPr>
                <w:rFonts w:ascii="Arial" w:hAnsi="Arial" w:cs="Arial"/>
                <w:b/>
                <w:sz w:val="18"/>
                <w:lang w:val="zh-CN" w:eastAsia="zh-CN"/>
              </w:rPr>
              <w:t xml:space="preserve"> Band Combination</w:t>
            </w:r>
          </w:p>
        </w:tc>
        <w:tc>
          <w:tcPr>
            <w:tcW w:w="1243" w:type="dxa"/>
            <w:vMerge w:val="restart"/>
            <w:tcBorders>
              <w:top w:val="single" w:sz="4" w:space="0" w:color="auto"/>
              <w:left w:val="single" w:sz="4" w:space="0" w:color="auto"/>
              <w:bottom w:val="single" w:sz="4" w:space="0" w:color="auto"/>
              <w:right w:val="single" w:sz="4" w:space="0" w:color="auto"/>
            </w:tcBorders>
            <w:vAlign w:val="center"/>
            <w:hideMark/>
          </w:tcPr>
          <w:p w14:paraId="45F25E82"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b/>
                <w:sz w:val="18"/>
                <w:lang w:val="zh-CN" w:eastAsia="zh-CN"/>
              </w:rPr>
            </w:pPr>
            <w:r>
              <w:rPr>
                <w:rFonts w:ascii="Arial" w:hAnsi="Arial" w:cs="Arial"/>
                <w:b/>
                <w:sz w:val="18"/>
                <w:lang w:val="zh-CN" w:eastAsia="ja-JP"/>
              </w:rPr>
              <w:t>NR</w:t>
            </w:r>
            <w:r>
              <w:rPr>
                <w:rFonts w:ascii="Arial" w:hAnsi="Arial" w:cs="Arial"/>
                <w:b/>
                <w:sz w:val="18"/>
                <w:lang w:val="zh-CN" w:eastAsia="zh-CN"/>
              </w:rPr>
              <w:t xml:space="preserve"> Band</w:t>
            </w:r>
          </w:p>
        </w:tc>
        <w:tc>
          <w:tcPr>
            <w:tcW w:w="3008" w:type="dxa"/>
            <w:gridSpan w:val="3"/>
            <w:tcBorders>
              <w:top w:val="single" w:sz="4" w:space="0" w:color="auto"/>
              <w:left w:val="single" w:sz="4" w:space="0" w:color="auto"/>
              <w:bottom w:val="single" w:sz="4" w:space="0" w:color="auto"/>
              <w:right w:val="single" w:sz="4" w:space="0" w:color="auto"/>
            </w:tcBorders>
            <w:hideMark/>
          </w:tcPr>
          <w:p w14:paraId="7E207285"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b/>
                <w:sz w:val="18"/>
                <w:lang w:val="zh-CN" w:eastAsia="zh-CN"/>
              </w:rPr>
            </w:pPr>
            <w:r>
              <w:rPr>
                <w:rFonts w:ascii="Arial" w:hAnsi="Arial" w:cs="Arial"/>
                <w:b/>
                <w:sz w:val="18"/>
                <w:lang w:val="zh-CN" w:eastAsia="zh-CN"/>
              </w:rPr>
              <w:t>Uplink (UL) band</w:t>
            </w:r>
          </w:p>
        </w:tc>
        <w:tc>
          <w:tcPr>
            <w:tcW w:w="3116" w:type="dxa"/>
            <w:gridSpan w:val="3"/>
            <w:tcBorders>
              <w:top w:val="single" w:sz="4" w:space="0" w:color="auto"/>
              <w:left w:val="single" w:sz="4" w:space="0" w:color="auto"/>
              <w:bottom w:val="single" w:sz="4" w:space="0" w:color="auto"/>
              <w:right w:val="single" w:sz="4" w:space="0" w:color="auto"/>
            </w:tcBorders>
            <w:hideMark/>
          </w:tcPr>
          <w:p w14:paraId="3DD65B97"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b/>
                <w:sz w:val="18"/>
                <w:lang w:val="zh-CN" w:eastAsia="zh-CN"/>
              </w:rPr>
            </w:pPr>
            <w:r>
              <w:rPr>
                <w:rFonts w:ascii="Arial" w:hAnsi="Arial" w:cs="Arial"/>
                <w:b/>
                <w:sz w:val="18"/>
                <w:lang w:val="zh-CN" w:eastAsia="zh-CN"/>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638492AF" w14:textId="77777777" w:rsidR="00FB4764" w:rsidRDefault="00FB4764" w:rsidP="00FB4764">
            <w:pPr>
              <w:keepNext/>
              <w:keepLines/>
              <w:spacing w:after="0" w:line="256" w:lineRule="auto"/>
              <w:jc w:val="center"/>
              <w:rPr>
                <w:rFonts w:ascii="Arial" w:hAnsi="Arial" w:cs="Arial"/>
                <w:b/>
                <w:sz w:val="18"/>
                <w:lang w:val="zh-CN" w:eastAsia="zh-CN"/>
              </w:rPr>
            </w:pPr>
            <w:r>
              <w:rPr>
                <w:rFonts w:ascii="Arial" w:hAnsi="Arial" w:cs="Arial"/>
                <w:b/>
                <w:sz w:val="18"/>
                <w:lang w:val="zh-CN" w:eastAsia="zh-CN"/>
              </w:rPr>
              <w:t>Duplex</w:t>
            </w:r>
          </w:p>
          <w:p w14:paraId="6FFC33D0"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b/>
                <w:sz w:val="18"/>
                <w:lang w:val="zh-CN" w:eastAsia="zh-CN"/>
              </w:rPr>
            </w:pPr>
            <w:r>
              <w:rPr>
                <w:rFonts w:ascii="Arial" w:hAnsi="Arial" w:cs="Arial"/>
                <w:b/>
                <w:sz w:val="18"/>
                <w:lang w:val="zh-CN" w:eastAsia="zh-CN"/>
              </w:rPr>
              <w:t>mode</w:t>
            </w:r>
          </w:p>
        </w:tc>
      </w:tr>
      <w:tr w:rsidR="00FB4764" w14:paraId="796D47C1" w14:textId="77777777" w:rsidTr="00FB4764">
        <w:trPr>
          <w:trHeight w:val="184"/>
          <w:jc w:val="center"/>
        </w:trPr>
        <w:tc>
          <w:tcPr>
            <w:tcW w:w="1325" w:type="dxa"/>
            <w:vMerge/>
            <w:tcBorders>
              <w:top w:val="single" w:sz="4" w:space="0" w:color="auto"/>
              <w:left w:val="single" w:sz="4" w:space="0" w:color="auto"/>
              <w:bottom w:val="single" w:sz="4" w:space="0" w:color="auto"/>
              <w:right w:val="single" w:sz="4" w:space="0" w:color="auto"/>
            </w:tcBorders>
            <w:vAlign w:val="center"/>
            <w:hideMark/>
          </w:tcPr>
          <w:p w14:paraId="34D2947C" w14:textId="77777777" w:rsidR="00FB4764" w:rsidRDefault="00FB4764" w:rsidP="00FB4764">
            <w:pPr>
              <w:spacing w:after="0"/>
              <w:rPr>
                <w:rFonts w:ascii="Arial" w:hAnsi="Arial" w:cs="Arial"/>
                <w:b/>
                <w:sz w:val="18"/>
                <w:lang w:val="zh-CN" w:eastAsia="zh-CN"/>
              </w:rPr>
            </w:pPr>
          </w:p>
        </w:tc>
        <w:tc>
          <w:tcPr>
            <w:tcW w:w="1243" w:type="dxa"/>
            <w:vMerge/>
            <w:tcBorders>
              <w:top w:val="single" w:sz="4" w:space="0" w:color="auto"/>
              <w:left w:val="single" w:sz="4" w:space="0" w:color="auto"/>
              <w:bottom w:val="single" w:sz="4" w:space="0" w:color="auto"/>
              <w:right w:val="single" w:sz="4" w:space="0" w:color="auto"/>
            </w:tcBorders>
            <w:vAlign w:val="center"/>
            <w:hideMark/>
          </w:tcPr>
          <w:p w14:paraId="0D972B2C" w14:textId="77777777" w:rsidR="00FB4764" w:rsidRDefault="00FB4764" w:rsidP="00FB4764">
            <w:pPr>
              <w:spacing w:after="0"/>
              <w:rPr>
                <w:rFonts w:ascii="Arial" w:hAnsi="Arial" w:cs="Arial"/>
                <w:b/>
                <w:sz w:val="18"/>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hideMark/>
          </w:tcPr>
          <w:p w14:paraId="7B5FED74"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b/>
                <w:sz w:val="18"/>
                <w:lang w:val="zh-CN" w:eastAsia="zh-CN"/>
              </w:rPr>
            </w:pPr>
            <w:r>
              <w:rPr>
                <w:rFonts w:ascii="Arial" w:hAnsi="Arial" w:cs="Arial"/>
                <w:b/>
                <w:sz w:val="18"/>
                <w:lang w:val="zh-CN" w:eastAsia="zh-CN"/>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hideMark/>
          </w:tcPr>
          <w:p w14:paraId="2A257D5E"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b/>
                <w:sz w:val="18"/>
                <w:lang w:val="zh-CN" w:eastAsia="zh-CN"/>
              </w:rPr>
            </w:pPr>
            <w:r>
              <w:rPr>
                <w:rFonts w:ascii="Arial" w:hAnsi="Arial" w:cs="Arial"/>
                <w:b/>
                <w:sz w:val="18"/>
                <w:lang w:val="zh-CN" w:eastAsia="zh-CN"/>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7B474D4C" w14:textId="77777777" w:rsidR="00FB4764" w:rsidRDefault="00FB4764" w:rsidP="00FB4764">
            <w:pPr>
              <w:spacing w:after="0"/>
              <w:rPr>
                <w:rFonts w:ascii="Arial" w:hAnsi="Arial" w:cs="Arial"/>
                <w:b/>
                <w:sz w:val="18"/>
                <w:lang w:val="zh-CN" w:eastAsia="zh-CN"/>
              </w:rPr>
            </w:pPr>
          </w:p>
        </w:tc>
      </w:tr>
      <w:tr w:rsidR="00FB4764" w14:paraId="5BECDA9D" w14:textId="77777777" w:rsidTr="00FB4764">
        <w:trPr>
          <w:trHeight w:val="184"/>
          <w:jc w:val="center"/>
        </w:trPr>
        <w:tc>
          <w:tcPr>
            <w:tcW w:w="1325" w:type="dxa"/>
            <w:vMerge/>
            <w:tcBorders>
              <w:top w:val="single" w:sz="4" w:space="0" w:color="auto"/>
              <w:left w:val="single" w:sz="4" w:space="0" w:color="auto"/>
              <w:bottom w:val="single" w:sz="4" w:space="0" w:color="auto"/>
              <w:right w:val="single" w:sz="4" w:space="0" w:color="auto"/>
            </w:tcBorders>
            <w:vAlign w:val="center"/>
            <w:hideMark/>
          </w:tcPr>
          <w:p w14:paraId="7066ADB9" w14:textId="77777777" w:rsidR="00FB4764" w:rsidRDefault="00FB4764" w:rsidP="00FB4764">
            <w:pPr>
              <w:spacing w:after="0"/>
              <w:rPr>
                <w:rFonts w:ascii="Arial" w:hAnsi="Arial" w:cs="Arial"/>
                <w:b/>
                <w:sz w:val="18"/>
                <w:lang w:val="zh-CN" w:eastAsia="zh-CN"/>
              </w:rPr>
            </w:pPr>
          </w:p>
        </w:tc>
        <w:tc>
          <w:tcPr>
            <w:tcW w:w="1243" w:type="dxa"/>
            <w:vMerge/>
            <w:tcBorders>
              <w:top w:val="single" w:sz="4" w:space="0" w:color="auto"/>
              <w:left w:val="single" w:sz="4" w:space="0" w:color="auto"/>
              <w:bottom w:val="single" w:sz="4" w:space="0" w:color="auto"/>
              <w:right w:val="single" w:sz="4" w:space="0" w:color="auto"/>
            </w:tcBorders>
            <w:vAlign w:val="center"/>
            <w:hideMark/>
          </w:tcPr>
          <w:p w14:paraId="2E2380BA" w14:textId="77777777" w:rsidR="00FB4764" w:rsidRDefault="00FB4764" w:rsidP="00FB4764">
            <w:pPr>
              <w:spacing w:after="0"/>
              <w:rPr>
                <w:rFonts w:ascii="Arial" w:hAnsi="Arial" w:cs="Arial"/>
                <w:b/>
                <w:sz w:val="18"/>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hideMark/>
          </w:tcPr>
          <w:p w14:paraId="230E366A" w14:textId="77777777" w:rsidR="00FB4764" w:rsidRPr="003474CF" w:rsidRDefault="00FB4764" w:rsidP="00FB4764">
            <w:pPr>
              <w:keepNext/>
              <w:keepLines/>
              <w:overflowPunct w:val="0"/>
              <w:autoSpaceDE w:val="0"/>
              <w:autoSpaceDN w:val="0"/>
              <w:adjustRightInd w:val="0"/>
              <w:spacing w:after="0" w:line="256" w:lineRule="auto"/>
              <w:jc w:val="center"/>
              <w:rPr>
                <w:rFonts w:ascii="Arial" w:hAnsi="Arial" w:cs="Arial"/>
                <w:b/>
                <w:sz w:val="18"/>
                <w:lang w:val="en-US" w:eastAsia="zh-CN"/>
              </w:rPr>
            </w:pPr>
            <w:r w:rsidRPr="003474CF">
              <w:rPr>
                <w:rFonts w:ascii="Arial" w:hAnsi="Arial" w:cs="Arial"/>
                <w:b/>
                <w:sz w:val="18"/>
                <w:lang w:val="en-US" w:eastAsia="zh-CN"/>
              </w:rPr>
              <w:t>F</w:t>
            </w:r>
            <w:r w:rsidRPr="003474CF">
              <w:rPr>
                <w:rFonts w:ascii="Arial" w:hAnsi="Arial" w:cs="Arial"/>
                <w:b/>
                <w:sz w:val="18"/>
                <w:vertAlign w:val="subscript"/>
                <w:lang w:val="en-US" w:eastAsia="zh-CN"/>
              </w:rPr>
              <w:t>UL_low</w:t>
            </w:r>
            <w:r w:rsidRPr="003474CF">
              <w:rPr>
                <w:rFonts w:ascii="Arial" w:hAnsi="Arial" w:cs="Arial"/>
                <w:b/>
                <w:sz w:val="18"/>
                <w:lang w:val="en-US" w:eastAsia="zh-CN"/>
              </w:rPr>
              <w:t xml:space="preserve"> – F</w:t>
            </w:r>
            <w:r w:rsidRPr="003474CF">
              <w:rPr>
                <w:rFonts w:ascii="Arial" w:hAnsi="Arial" w:cs="Arial"/>
                <w:b/>
                <w:sz w:val="18"/>
                <w:vertAlign w:val="subscript"/>
                <w:lang w:val="en-US" w:eastAsia="zh-CN"/>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14:paraId="734A47FD" w14:textId="77777777" w:rsidR="00FB4764" w:rsidRPr="003474CF" w:rsidRDefault="00FB4764" w:rsidP="00FB4764">
            <w:pPr>
              <w:keepNext/>
              <w:keepLines/>
              <w:overflowPunct w:val="0"/>
              <w:autoSpaceDE w:val="0"/>
              <w:autoSpaceDN w:val="0"/>
              <w:adjustRightInd w:val="0"/>
              <w:spacing w:after="0" w:line="256" w:lineRule="auto"/>
              <w:jc w:val="center"/>
              <w:rPr>
                <w:rFonts w:ascii="Arial" w:hAnsi="Arial" w:cs="Arial"/>
                <w:b/>
                <w:sz w:val="18"/>
                <w:lang w:val="en-US" w:eastAsia="zh-CN"/>
              </w:rPr>
            </w:pPr>
            <w:r w:rsidRPr="003474CF">
              <w:rPr>
                <w:rFonts w:ascii="Arial" w:hAnsi="Arial" w:cs="Arial"/>
                <w:b/>
                <w:sz w:val="18"/>
                <w:lang w:val="en-US" w:eastAsia="zh-CN"/>
              </w:rPr>
              <w:t>F</w:t>
            </w:r>
            <w:r w:rsidRPr="003474CF">
              <w:rPr>
                <w:rFonts w:ascii="Arial" w:hAnsi="Arial" w:cs="Arial"/>
                <w:b/>
                <w:sz w:val="18"/>
                <w:vertAlign w:val="subscript"/>
                <w:lang w:val="en-US" w:eastAsia="zh-CN"/>
              </w:rPr>
              <w:t>DL_low</w:t>
            </w:r>
            <w:r w:rsidRPr="003474CF">
              <w:rPr>
                <w:rFonts w:ascii="Arial" w:hAnsi="Arial" w:cs="Arial"/>
                <w:b/>
                <w:sz w:val="18"/>
                <w:lang w:val="en-US" w:eastAsia="zh-CN"/>
              </w:rPr>
              <w:t xml:space="preserve"> – F</w:t>
            </w:r>
            <w:r w:rsidRPr="003474CF">
              <w:rPr>
                <w:rFonts w:ascii="Arial" w:hAnsi="Arial" w:cs="Arial"/>
                <w:b/>
                <w:sz w:val="18"/>
                <w:vertAlign w:val="subscript"/>
                <w:lang w:val="en-US" w:eastAsia="zh-CN"/>
              </w:rPr>
              <w:t>DL_high</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03B899B1" w14:textId="77777777" w:rsidR="00FB4764" w:rsidRPr="003474CF" w:rsidRDefault="00FB4764" w:rsidP="00FB4764">
            <w:pPr>
              <w:spacing w:after="0"/>
              <w:rPr>
                <w:rFonts w:ascii="Arial" w:hAnsi="Arial" w:cs="Arial"/>
                <w:b/>
                <w:sz w:val="18"/>
                <w:lang w:val="en-US" w:eastAsia="zh-CN"/>
              </w:rPr>
            </w:pPr>
          </w:p>
        </w:tc>
      </w:tr>
      <w:tr w:rsidR="00FB4764" w14:paraId="60EDE893" w14:textId="77777777" w:rsidTr="00FB4764">
        <w:trPr>
          <w:trHeight w:val="268"/>
          <w:jc w:val="center"/>
        </w:trPr>
        <w:tc>
          <w:tcPr>
            <w:tcW w:w="1325" w:type="dxa"/>
            <w:vMerge w:val="restart"/>
            <w:tcBorders>
              <w:top w:val="single" w:sz="4" w:space="0" w:color="auto"/>
              <w:left w:val="single" w:sz="4" w:space="0" w:color="auto"/>
              <w:right w:val="single" w:sz="4" w:space="0" w:color="auto"/>
            </w:tcBorders>
            <w:vAlign w:val="center"/>
            <w:hideMark/>
          </w:tcPr>
          <w:p w14:paraId="288BA588"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sz w:val="18"/>
                <w:szCs w:val="18"/>
                <w:lang w:val="zh-CN" w:eastAsia="ja-JP"/>
              </w:rPr>
            </w:pPr>
            <w:r>
              <w:rPr>
                <w:rFonts w:ascii="Arial" w:eastAsia="MS Mincho" w:hAnsi="Arial" w:cs="Arial"/>
                <w:bCs/>
                <w:sz w:val="18"/>
                <w:szCs w:val="18"/>
                <w:lang w:val="en-US"/>
              </w:rPr>
              <w:t>CA_n1-n46-n78</w:t>
            </w:r>
          </w:p>
        </w:tc>
        <w:tc>
          <w:tcPr>
            <w:tcW w:w="1243" w:type="dxa"/>
            <w:tcBorders>
              <w:top w:val="single" w:sz="4" w:space="0" w:color="auto"/>
              <w:left w:val="single" w:sz="4" w:space="0" w:color="auto"/>
              <w:bottom w:val="single" w:sz="4" w:space="0" w:color="auto"/>
              <w:right w:val="single" w:sz="4" w:space="0" w:color="auto"/>
            </w:tcBorders>
            <w:vAlign w:val="center"/>
            <w:hideMark/>
          </w:tcPr>
          <w:p w14:paraId="105A2CD9"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sz w:val="18"/>
                <w:lang w:val="sv-SE" w:eastAsia="ko-KR"/>
              </w:rPr>
            </w:pPr>
            <w:r>
              <w:rPr>
                <w:rFonts w:ascii="Arial" w:hAnsi="Arial" w:cs="Arial"/>
                <w:sz w:val="18"/>
                <w:lang w:val="sv-SE" w:eastAsia="ko-KR"/>
              </w:rPr>
              <w:t>n1</w:t>
            </w:r>
          </w:p>
        </w:tc>
        <w:tc>
          <w:tcPr>
            <w:tcW w:w="1120" w:type="dxa"/>
            <w:tcBorders>
              <w:top w:val="single" w:sz="4" w:space="0" w:color="auto"/>
              <w:left w:val="single" w:sz="4" w:space="0" w:color="auto"/>
              <w:bottom w:val="single" w:sz="4" w:space="0" w:color="auto"/>
              <w:right w:val="nil"/>
            </w:tcBorders>
            <w:vAlign w:val="center"/>
            <w:hideMark/>
          </w:tcPr>
          <w:p w14:paraId="6E773D85"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sz w:val="18"/>
                <w:lang w:val="sv-SE" w:eastAsia="ko-KR"/>
              </w:rPr>
            </w:pPr>
            <w:r>
              <w:rPr>
                <w:rFonts w:ascii="Arial" w:hAnsi="Arial" w:cs="Arial"/>
                <w:sz w:val="18"/>
                <w:lang w:val="en-US" w:eastAsia="ko-KR"/>
              </w:rPr>
              <w:t>1920 MHz</w:t>
            </w:r>
          </w:p>
        </w:tc>
        <w:tc>
          <w:tcPr>
            <w:tcW w:w="295" w:type="dxa"/>
            <w:tcBorders>
              <w:top w:val="single" w:sz="4" w:space="0" w:color="auto"/>
              <w:left w:val="nil"/>
              <w:bottom w:val="single" w:sz="4" w:space="0" w:color="auto"/>
              <w:right w:val="nil"/>
            </w:tcBorders>
            <w:vAlign w:val="center"/>
            <w:hideMark/>
          </w:tcPr>
          <w:p w14:paraId="6F801C76"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sz w:val="18"/>
                <w:lang w:val="zh-CN" w:eastAsia="ja-JP"/>
              </w:rPr>
            </w:pPr>
            <w:r>
              <w:rPr>
                <w:rFonts w:ascii="Arial" w:hAnsi="Arial" w:cs="Arial"/>
                <w:sz w:val="18"/>
                <w:lang w:val="zh-CN" w:eastAsia="ja-JP"/>
              </w:rPr>
              <w:t>–</w:t>
            </w:r>
          </w:p>
        </w:tc>
        <w:tc>
          <w:tcPr>
            <w:tcW w:w="1593" w:type="dxa"/>
            <w:tcBorders>
              <w:top w:val="single" w:sz="4" w:space="0" w:color="auto"/>
              <w:left w:val="nil"/>
              <w:bottom w:val="single" w:sz="4" w:space="0" w:color="auto"/>
              <w:right w:val="single" w:sz="4" w:space="0" w:color="auto"/>
            </w:tcBorders>
            <w:vAlign w:val="center"/>
            <w:hideMark/>
          </w:tcPr>
          <w:p w14:paraId="20D0D288"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sz w:val="18"/>
                <w:lang w:val="sv-SE" w:eastAsia="ko-KR"/>
              </w:rPr>
            </w:pPr>
            <w:r>
              <w:rPr>
                <w:rFonts w:ascii="Arial" w:hAnsi="Arial" w:cs="Arial"/>
                <w:sz w:val="18"/>
                <w:lang w:val="sv-SE" w:eastAsia="ko-KR"/>
              </w:rPr>
              <w:t>1980 MH</w:t>
            </w:r>
            <w:r>
              <w:rPr>
                <w:rFonts w:ascii="Arial" w:hAnsi="Arial" w:cs="Arial"/>
                <w:sz w:val="18"/>
                <w:lang w:val="zh-CN" w:eastAsia="ja-JP"/>
              </w:rPr>
              <w:t>z</w:t>
            </w:r>
          </w:p>
        </w:tc>
        <w:tc>
          <w:tcPr>
            <w:tcW w:w="1231" w:type="dxa"/>
            <w:tcBorders>
              <w:top w:val="single" w:sz="4" w:space="0" w:color="auto"/>
              <w:left w:val="single" w:sz="4" w:space="0" w:color="auto"/>
              <w:bottom w:val="single" w:sz="4" w:space="0" w:color="auto"/>
              <w:right w:val="nil"/>
            </w:tcBorders>
            <w:vAlign w:val="center"/>
            <w:hideMark/>
          </w:tcPr>
          <w:p w14:paraId="06296208"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sz w:val="18"/>
                <w:lang w:val="sv-SE" w:eastAsia="ko-KR"/>
              </w:rPr>
            </w:pPr>
            <w:r>
              <w:rPr>
                <w:rFonts w:ascii="Arial" w:hAnsi="Arial" w:cs="Arial"/>
                <w:sz w:val="18"/>
                <w:lang w:val="en-US" w:eastAsia="ko-KR"/>
              </w:rPr>
              <w:t>2110 MHz</w:t>
            </w:r>
          </w:p>
        </w:tc>
        <w:tc>
          <w:tcPr>
            <w:tcW w:w="355" w:type="dxa"/>
            <w:tcBorders>
              <w:top w:val="single" w:sz="4" w:space="0" w:color="auto"/>
              <w:left w:val="nil"/>
              <w:bottom w:val="single" w:sz="4" w:space="0" w:color="auto"/>
              <w:right w:val="nil"/>
            </w:tcBorders>
            <w:vAlign w:val="center"/>
            <w:hideMark/>
          </w:tcPr>
          <w:p w14:paraId="7CA29057"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sz w:val="18"/>
                <w:lang w:val="zh-CN" w:eastAsia="ja-JP"/>
              </w:rPr>
            </w:pPr>
            <w:r>
              <w:rPr>
                <w:rFonts w:ascii="Arial" w:hAnsi="Arial" w:cs="Arial"/>
                <w:sz w:val="18"/>
                <w:lang w:val="zh-CN" w:eastAsia="ja-JP"/>
              </w:rPr>
              <w:t>–</w:t>
            </w:r>
          </w:p>
        </w:tc>
        <w:tc>
          <w:tcPr>
            <w:tcW w:w="1530" w:type="dxa"/>
            <w:tcBorders>
              <w:top w:val="single" w:sz="4" w:space="0" w:color="auto"/>
              <w:left w:val="nil"/>
              <w:bottom w:val="single" w:sz="4" w:space="0" w:color="auto"/>
              <w:right w:val="single" w:sz="4" w:space="0" w:color="auto"/>
            </w:tcBorders>
            <w:vAlign w:val="center"/>
            <w:hideMark/>
          </w:tcPr>
          <w:p w14:paraId="038845BB"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sz w:val="18"/>
                <w:lang w:val="sv-SE" w:eastAsia="ko-KR"/>
              </w:rPr>
            </w:pPr>
            <w:r>
              <w:rPr>
                <w:rFonts w:ascii="Arial" w:hAnsi="Arial" w:cs="Arial"/>
                <w:sz w:val="18"/>
                <w:lang w:val="en-US" w:eastAsia="ko-KR"/>
              </w:rPr>
              <w:t>2170</w:t>
            </w:r>
            <w:r>
              <w:rPr>
                <w:rFonts w:ascii="Arial" w:hAnsi="Arial" w:cs="Arial"/>
                <w:sz w:val="18"/>
                <w:lang w:val="sv-SE" w:eastAsia="ko-KR"/>
              </w:rPr>
              <w:t xml:space="preserve"> MH</w:t>
            </w:r>
            <w:r>
              <w:rPr>
                <w:rFonts w:ascii="Arial" w:hAnsi="Arial" w:cs="Arial"/>
                <w:sz w:val="18"/>
                <w:lang w:val="zh-CN" w:eastAsia="ja-JP"/>
              </w:rPr>
              <w:t>z</w:t>
            </w:r>
          </w:p>
        </w:tc>
        <w:tc>
          <w:tcPr>
            <w:tcW w:w="1043" w:type="dxa"/>
            <w:tcBorders>
              <w:top w:val="single" w:sz="4" w:space="0" w:color="auto"/>
              <w:left w:val="single" w:sz="4" w:space="0" w:color="auto"/>
              <w:bottom w:val="single" w:sz="4" w:space="0" w:color="auto"/>
              <w:right w:val="single" w:sz="4" w:space="0" w:color="auto"/>
            </w:tcBorders>
            <w:vAlign w:val="center"/>
            <w:hideMark/>
          </w:tcPr>
          <w:p w14:paraId="1DE7CE9C"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sz w:val="18"/>
                <w:lang w:val="zh-CN" w:eastAsia="ja-JP"/>
              </w:rPr>
            </w:pPr>
            <w:r>
              <w:rPr>
                <w:rFonts w:ascii="Arial" w:hAnsi="Arial" w:cs="Arial"/>
                <w:sz w:val="18"/>
                <w:lang w:val="sv-SE" w:eastAsia="ja-JP"/>
              </w:rPr>
              <w:t>F</w:t>
            </w:r>
            <w:r>
              <w:rPr>
                <w:rFonts w:ascii="Arial" w:hAnsi="Arial" w:cs="Arial"/>
                <w:sz w:val="18"/>
                <w:lang w:val="zh-CN" w:eastAsia="ja-JP"/>
              </w:rPr>
              <w:t>DD</w:t>
            </w:r>
          </w:p>
        </w:tc>
      </w:tr>
      <w:tr w:rsidR="00FB4764" w14:paraId="67E8D972" w14:textId="77777777" w:rsidTr="00FB4764">
        <w:trPr>
          <w:trHeight w:val="268"/>
          <w:jc w:val="center"/>
        </w:trPr>
        <w:tc>
          <w:tcPr>
            <w:tcW w:w="1325" w:type="dxa"/>
            <w:vMerge/>
            <w:tcBorders>
              <w:left w:val="single" w:sz="4" w:space="0" w:color="auto"/>
              <w:right w:val="single" w:sz="4" w:space="0" w:color="auto"/>
            </w:tcBorders>
            <w:vAlign w:val="center"/>
            <w:hideMark/>
          </w:tcPr>
          <w:p w14:paraId="22002832" w14:textId="77777777" w:rsidR="00FB4764" w:rsidRDefault="00FB4764" w:rsidP="00FB4764">
            <w:pPr>
              <w:spacing w:after="0"/>
              <w:rPr>
                <w:rFonts w:ascii="Arial" w:hAnsi="Arial" w:cs="Arial"/>
                <w:sz w:val="18"/>
                <w:szCs w:val="18"/>
                <w:lang w:val="zh-CN" w:eastAsia="ja-JP"/>
              </w:rPr>
            </w:pPr>
          </w:p>
        </w:tc>
        <w:tc>
          <w:tcPr>
            <w:tcW w:w="1243" w:type="dxa"/>
            <w:tcBorders>
              <w:top w:val="single" w:sz="4" w:space="0" w:color="auto"/>
              <w:left w:val="single" w:sz="4" w:space="0" w:color="auto"/>
              <w:bottom w:val="single" w:sz="4" w:space="0" w:color="auto"/>
              <w:right w:val="single" w:sz="4" w:space="0" w:color="auto"/>
            </w:tcBorders>
            <w:vAlign w:val="center"/>
            <w:hideMark/>
          </w:tcPr>
          <w:p w14:paraId="7B12C301"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sz w:val="18"/>
                <w:lang w:val="sv-SE" w:eastAsia="zh-CN"/>
              </w:rPr>
            </w:pPr>
            <w:r>
              <w:rPr>
                <w:rFonts w:ascii="Arial" w:hAnsi="Arial" w:cs="Arial"/>
                <w:sz w:val="18"/>
                <w:lang w:val="sv-SE" w:eastAsia="ko-KR"/>
              </w:rPr>
              <w:t>n46</w:t>
            </w:r>
          </w:p>
        </w:tc>
        <w:tc>
          <w:tcPr>
            <w:tcW w:w="1120" w:type="dxa"/>
            <w:tcBorders>
              <w:top w:val="single" w:sz="4" w:space="0" w:color="auto"/>
              <w:left w:val="single" w:sz="4" w:space="0" w:color="auto"/>
              <w:bottom w:val="single" w:sz="4" w:space="0" w:color="auto"/>
              <w:right w:val="nil"/>
            </w:tcBorders>
            <w:vAlign w:val="center"/>
            <w:hideMark/>
          </w:tcPr>
          <w:p w14:paraId="19CFEA16"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sz w:val="18"/>
                <w:lang w:val="en-US" w:eastAsia="ko-KR"/>
              </w:rPr>
            </w:pPr>
            <w:r>
              <w:rPr>
                <w:rFonts w:ascii="Arial" w:hAnsi="Arial" w:cs="Arial"/>
                <w:sz w:val="18"/>
                <w:lang w:val="en-US" w:eastAsia="ko-KR"/>
              </w:rPr>
              <w:t>5150 MHz</w:t>
            </w:r>
          </w:p>
        </w:tc>
        <w:tc>
          <w:tcPr>
            <w:tcW w:w="295" w:type="dxa"/>
            <w:tcBorders>
              <w:top w:val="single" w:sz="4" w:space="0" w:color="auto"/>
              <w:left w:val="nil"/>
              <w:bottom w:val="single" w:sz="4" w:space="0" w:color="auto"/>
              <w:right w:val="nil"/>
            </w:tcBorders>
            <w:vAlign w:val="center"/>
            <w:hideMark/>
          </w:tcPr>
          <w:p w14:paraId="5854170C"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sz w:val="18"/>
                <w:lang w:val="en-US" w:eastAsia="ko-KR"/>
              </w:rPr>
            </w:pPr>
            <w:r>
              <w:rPr>
                <w:rFonts w:ascii="Arial" w:hAnsi="Arial" w:cs="Arial"/>
                <w:sz w:val="18"/>
                <w:lang w:val="zh-CN" w:eastAsia="ja-JP"/>
              </w:rPr>
              <w:t>–</w:t>
            </w:r>
          </w:p>
        </w:tc>
        <w:tc>
          <w:tcPr>
            <w:tcW w:w="1593" w:type="dxa"/>
            <w:tcBorders>
              <w:top w:val="single" w:sz="4" w:space="0" w:color="auto"/>
              <w:left w:val="nil"/>
              <w:bottom w:val="single" w:sz="4" w:space="0" w:color="auto"/>
              <w:right w:val="single" w:sz="4" w:space="0" w:color="auto"/>
            </w:tcBorders>
            <w:vAlign w:val="center"/>
            <w:hideMark/>
          </w:tcPr>
          <w:p w14:paraId="2D050505"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sz w:val="18"/>
                <w:lang w:val="en-US" w:eastAsia="ko-KR"/>
              </w:rPr>
            </w:pPr>
            <w:r>
              <w:rPr>
                <w:rFonts w:ascii="Arial" w:hAnsi="Arial" w:cs="Arial"/>
                <w:sz w:val="18"/>
                <w:lang w:val="en-US" w:eastAsia="ko-KR"/>
              </w:rPr>
              <w:t>5925</w:t>
            </w:r>
            <w:r>
              <w:rPr>
                <w:rFonts w:ascii="Arial" w:hAnsi="Arial" w:cs="Arial"/>
                <w:sz w:val="18"/>
                <w:lang w:val="sv-SE" w:eastAsia="ko-KR"/>
              </w:rPr>
              <w:t xml:space="preserve"> MH</w:t>
            </w:r>
            <w:r>
              <w:rPr>
                <w:rFonts w:ascii="Arial" w:hAnsi="Arial" w:cs="Arial"/>
                <w:sz w:val="18"/>
                <w:lang w:val="zh-CN" w:eastAsia="ja-JP"/>
              </w:rPr>
              <w:t>z</w:t>
            </w:r>
          </w:p>
        </w:tc>
        <w:tc>
          <w:tcPr>
            <w:tcW w:w="1231" w:type="dxa"/>
            <w:tcBorders>
              <w:top w:val="single" w:sz="4" w:space="0" w:color="auto"/>
              <w:left w:val="single" w:sz="4" w:space="0" w:color="auto"/>
              <w:bottom w:val="single" w:sz="4" w:space="0" w:color="auto"/>
              <w:right w:val="nil"/>
            </w:tcBorders>
            <w:vAlign w:val="center"/>
            <w:hideMark/>
          </w:tcPr>
          <w:p w14:paraId="349E6C9B"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sz w:val="18"/>
                <w:lang w:val="en-US" w:eastAsia="ko-KR"/>
              </w:rPr>
            </w:pPr>
            <w:r>
              <w:rPr>
                <w:rFonts w:ascii="Arial" w:hAnsi="Arial" w:cs="Arial"/>
                <w:sz w:val="18"/>
                <w:lang w:val="en-US" w:eastAsia="ko-KR"/>
              </w:rPr>
              <w:t>5150 MHz</w:t>
            </w:r>
          </w:p>
        </w:tc>
        <w:tc>
          <w:tcPr>
            <w:tcW w:w="355" w:type="dxa"/>
            <w:tcBorders>
              <w:top w:val="single" w:sz="4" w:space="0" w:color="auto"/>
              <w:left w:val="nil"/>
              <w:bottom w:val="single" w:sz="4" w:space="0" w:color="auto"/>
              <w:right w:val="nil"/>
            </w:tcBorders>
            <w:vAlign w:val="center"/>
            <w:hideMark/>
          </w:tcPr>
          <w:p w14:paraId="3CB93D57"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sz w:val="18"/>
                <w:lang w:val="en-US" w:eastAsia="ko-KR"/>
              </w:rPr>
            </w:pPr>
            <w:r>
              <w:rPr>
                <w:rFonts w:ascii="Arial" w:hAnsi="Arial" w:cs="Arial"/>
                <w:sz w:val="18"/>
                <w:lang w:val="zh-CN" w:eastAsia="ja-JP"/>
              </w:rPr>
              <w:t>–</w:t>
            </w:r>
          </w:p>
        </w:tc>
        <w:tc>
          <w:tcPr>
            <w:tcW w:w="1530" w:type="dxa"/>
            <w:tcBorders>
              <w:top w:val="single" w:sz="4" w:space="0" w:color="auto"/>
              <w:left w:val="nil"/>
              <w:bottom w:val="single" w:sz="4" w:space="0" w:color="auto"/>
              <w:right w:val="single" w:sz="4" w:space="0" w:color="auto"/>
            </w:tcBorders>
            <w:vAlign w:val="center"/>
            <w:hideMark/>
          </w:tcPr>
          <w:p w14:paraId="297313F0"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sz w:val="18"/>
                <w:lang w:val="en-US" w:eastAsia="ko-KR"/>
              </w:rPr>
            </w:pPr>
            <w:r>
              <w:rPr>
                <w:rFonts w:ascii="Arial" w:hAnsi="Arial" w:cs="Arial"/>
                <w:sz w:val="18"/>
                <w:lang w:val="en-US" w:eastAsia="ko-KR"/>
              </w:rPr>
              <w:t>5925</w:t>
            </w:r>
            <w:r>
              <w:rPr>
                <w:rFonts w:ascii="Arial" w:hAnsi="Arial" w:cs="Arial"/>
                <w:sz w:val="18"/>
                <w:lang w:val="sv-SE" w:eastAsia="ko-KR"/>
              </w:rPr>
              <w:t xml:space="preserve"> MH</w:t>
            </w:r>
            <w:r>
              <w:rPr>
                <w:rFonts w:ascii="Arial" w:hAnsi="Arial" w:cs="Arial"/>
                <w:sz w:val="18"/>
                <w:lang w:val="zh-CN" w:eastAsia="ja-JP"/>
              </w:rPr>
              <w:t>z</w:t>
            </w:r>
          </w:p>
        </w:tc>
        <w:tc>
          <w:tcPr>
            <w:tcW w:w="1043" w:type="dxa"/>
            <w:tcBorders>
              <w:top w:val="single" w:sz="4" w:space="0" w:color="auto"/>
              <w:left w:val="single" w:sz="4" w:space="0" w:color="auto"/>
              <w:bottom w:val="single" w:sz="4" w:space="0" w:color="auto"/>
              <w:right w:val="single" w:sz="4" w:space="0" w:color="auto"/>
            </w:tcBorders>
            <w:hideMark/>
          </w:tcPr>
          <w:p w14:paraId="3ED0B627"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sz w:val="18"/>
                <w:lang w:val="en-US" w:eastAsia="ko-KR"/>
              </w:rPr>
            </w:pPr>
            <w:r>
              <w:rPr>
                <w:rFonts w:ascii="Arial" w:hAnsi="Arial" w:cs="Arial"/>
                <w:sz w:val="18"/>
                <w:lang w:val="en-US" w:eastAsia="ko-KR"/>
              </w:rPr>
              <w:t>TDD</w:t>
            </w:r>
          </w:p>
        </w:tc>
      </w:tr>
      <w:tr w:rsidR="00FB4764" w14:paraId="7E17FD5A" w14:textId="77777777" w:rsidTr="00FB4764">
        <w:trPr>
          <w:trHeight w:val="268"/>
          <w:jc w:val="center"/>
        </w:trPr>
        <w:tc>
          <w:tcPr>
            <w:tcW w:w="1325" w:type="dxa"/>
            <w:vMerge/>
            <w:tcBorders>
              <w:left w:val="single" w:sz="4" w:space="0" w:color="auto"/>
              <w:bottom w:val="single" w:sz="4" w:space="0" w:color="auto"/>
              <w:right w:val="single" w:sz="4" w:space="0" w:color="auto"/>
            </w:tcBorders>
            <w:vAlign w:val="center"/>
          </w:tcPr>
          <w:p w14:paraId="6AEADE1A" w14:textId="77777777" w:rsidR="00FB4764" w:rsidRDefault="00FB4764" w:rsidP="00FB4764">
            <w:pPr>
              <w:spacing w:after="0"/>
              <w:rPr>
                <w:rFonts w:ascii="Arial" w:hAnsi="Arial" w:cs="Arial"/>
                <w:sz w:val="18"/>
                <w:szCs w:val="18"/>
                <w:lang w:val="zh-CN" w:eastAsia="ja-JP"/>
              </w:rPr>
            </w:pPr>
          </w:p>
        </w:tc>
        <w:tc>
          <w:tcPr>
            <w:tcW w:w="1243" w:type="dxa"/>
            <w:tcBorders>
              <w:top w:val="single" w:sz="4" w:space="0" w:color="auto"/>
              <w:left w:val="single" w:sz="4" w:space="0" w:color="auto"/>
              <w:bottom w:val="single" w:sz="4" w:space="0" w:color="auto"/>
              <w:right w:val="single" w:sz="4" w:space="0" w:color="auto"/>
            </w:tcBorders>
            <w:vAlign w:val="center"/>
          </w:tcPr>
          <w:p w14:paraId="4F5776AB"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sz w:val="18"/>
                <w:lang w:val="sv-SE" w:eastAsia="ko-KR"/>
              </w:rPr>
            </w:pPr>
            <w:r>
              <w:rPr>
                <w:rFonts w:ascii="Arial" w:hAnsi="Arial"/>
                <w:sz w:val="18"/>
                <w:lang w:eastAsia="zh-CN"/>
              </w:rPr>
              <w:t>n78</w:t>
            </w:r>
          </w:p>
        </w:tc>
        <w:tc>
          <w:tcPr>
            <w:tcW w:w="1120" w:type="dxa"/>
            <w:tcBorders>
              <w:top w:val="single" w:sz="4" w:space="0" w:color="auto"/>
              <w:left w:val="single" w:sz="4" w:space="0" w:color="auto"/>
              <w:bottom w:val="single" w:sz="4" w:space="0" w:color="auto"/>
              <w:right w:val="nil"/>
            </w:tcBorders>
            <w:vAlign w:val="center"/>
          </w:tcPr>
          <w:p w14:paraId="69705543"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sz w:val="18"/>
                <w:lang w:val="en-US" w:eastAsia="ko-KR"/>
              </w:rPr>
            </w:pPr>
            <w:r>
              <w:rPr>
                <w:rFonts w:ascii="Arial" w:hAnsi="Arial" w:cs="Arial"/>
                <w:sz w:val="18"/>
                <w:lang w:eastAsia="zh-CN"/>
              </w:rPr>
              <w:t>3300MHz</w:t>
            </w:r>
          </w:p>
        </w:tc>
        <w:tc>
          <w:tcPr>
            <w:tcW w:w="295" w:type="dxa"/>
            <w:tcBorders>
              <w:top w:val="single" w:sz="4" w:space="0" w:color="auto"/>
              <w:left w:val="nil"/>
              <w:bottom w:val="single" w:sz="4" w:space="0" w:color="auto"/>
              <w:right w:val="nil"/>
            </w:tcBorders>
            <w:vAlign w:val="center"/>
          </w:tcPr>
          <w:p w14:paraId="1583CEB3"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sz w:val="18"/>
                <w:lang w:val="zh-CN" w:eastAsia="ja-JP"/>
              </w:rPr>
            </w:pPr>
            <w:r>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7C9D56F4"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sz w:val="18"/>
                <w:lang w:val="en-US" w:eastAsia="ko-KR"/>
              </w:rPr>
            </w:pPr>
            <w:r>
              <w:rPr>
                <w:rFonts w:ascii="Arial" w:hAnsi="Arial" w:cs="Arial"/>
                <w:sz w:val="18"/>
                <w:lang w:eastAsia="zh-CN"/>
              </w:rPr>
              <w:t>3800MHz</w:t>
            </w:r>
          </w:p>
        </w:tc>
        <w:tc>
          <w:tcPr>
            <w:tcW w:w="1231" w:type="dxa"/>
            <w:tcBorders>
              <w:top w:val="single" w:sz="4" w:space="0" w:color="auto"/>
              <w:left w:val="single" w:sz="4" w:space="0" w:color="auto"/>
              <w:bottom w:val="single" w:sz="4" w:space="0" w:color="auto"/>
              <w:right w:val="nil"/>
            </w:tcBorders>
            <w:vAlign w:val="center"/>
          </w:tcPr>
          <w:p w14:paraId="3B1DDC1B"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sz w:val="18"/>
                <w:lang w:val="en-US" w:eastAsia="ko-KR"/>
              </w:rPr>
            </w:pPr>
            <w:r>
              <w:rPr>
                <w:rFonts w:ascii="Arial" w:hAnsi="Arial" w:cs="Arial"/>
                <w:sz w:val="18"/>
                <w:lang w:eastAsia="zh-CN"/>
              </w:rPr>
              <w:t>3300MHz</w:t>
            </w:r>
          </w:p>
        </w:tc>
        <w:tc>
          <w:tcPr>
            <w:tcW w:w="355" w:type="dxa"/>
            <w:tcBorders>
              <w:top w:val="single" w:sz="4" w:space="0" w:color="auto"/>
              <w:left w:val="nil"/>
              <w:bottom w:val="single" w:sz="4" w:space="0" w:color="auto"/>
              <w:right w:val="nil"/>
            </w:tcBorders>
            <w:vAlign w:val="center"/>
          </w:tcPr>
          <w:p w14:paraId="0391CF41"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sz w:val="18"/>
                <w:lang w:val="zh-CN" w:eastAsia="ja-JP"/>
              </w:rPr>
            </w:pPr>
            <w:r>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0BC8A31E"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sz w:val="18"/>
                <w:lang w:val="en-US" w:eastAsia="ko-KR"/>
              </w:rPr>
            </w:pPr>
            <w:r>
              <w:rPr>
                <w:rFonts w:ascii="Arial" w:hAnsi="Arial" w:cs="Arial"/>
                <w:sz w:val="18"/>
                <w:lang w:eastAsia="zh-CN"/>
              </w:rPr>
              <w:t>3800MHz</w:t>
            </w:r>
          </w:p>
        </w:tc>
        <w:tc>
          <w:tcPr>
            <w:tcW w:w="1043" w:type="dxa"/>
            <w:tcBorders>
              <w:top w:val="single" w:sz="4" w:space="0" w:color="auto"/>
              <w:left w:val="single" w:sz="4" w:space="0" w:color="auto"/>
              <w:bottom w:val="single" w:sz="4" w:space="0" w:color="auto"/>
              <w:right w:val="single" w:sz="4" w:space="0" w:color="auto"/>
            </w:tcBorders>
            <w:vAlign w:val="center"/>
          </w:tcPr>
          <w:p w14:paraId="2B2679B6"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sz w:val="18"/>
                <w:lang w:val="en-US" w:eastAsia="ko-KR"/>
              </w:rPr>
            </w:pPr>
            <w:r>
              <w:rPr>
                <w:rFonts w:ascii="Arial" w:hAnsi="Arial" w:cs="Arial"/>
                <w:sz w:val="18"/>
                <w:szCs w:val="18"/>
                <w:lang w:eastAsia="zh-CN"/>
              </w:rPr>
              <w:t>TDD</w:t>
            </w:r>
          </w:p>
        </w:tc>
      </w:tr>
    </w:tbl>
    <w:p w14:paraId="795F5569" w14:textId="77777777" w:rsidR="00FB4764" w:rsidRDefault="00FB4764" w:rsidP="00FB4764">
      <w:pPr>
        <w:rPr>
          <w:lang w:eastAsia="en-GB"/>
        </w:rPr>
      </w:pPr>
    </w:p>
    <w:p w14:paraId="595C96C0" w14:textId="25BB2ADE" w:rsidR="00FB4764" w:rsidRDefault="00FB4764" w:rsidP="003474CF">
      <w:pPr>
        <w:pStyle w:val="41"/>
      </w:pPr>
      <w:bookmarkStart w:id="458" w:name="_Toc136288407"/>
      <w:r>
        <w:lastRenderedPageBreak/>
        <w:t>5.42.1.2</w:t>
      </w:r>
      <w:r>
        <w:tab/>
        <w:t>Channel bandwidths per operating band for CA</w:t>
      </w:r>
      <w:bookmarkEnd w:id="458"/>
    </w:p>
    <w:p w14:paraId="50103C75" w14:textId="73BB3AAF" w:rsidR="00FB4764" w:rsidRPr="003474CF" w:rsidRDefault="00FB4764" w:rsidP="00FB4764">
      <w:pPr>
        <w:pStyle w:val="TH"/>
        <w:rPr>
          <w:rFonts w:cs="Arial"/>
        </w:rPr>
      </w:pPr>
      <w:r w:rsidRPr="00FB4764">
        <w:rPr>
          <w:rFonts w:cs="Arial"/>
        </w:rPr>
        <w:t>Table 5.</w:t>
      </w:r>
      <w:r>
        <w:rPr>
          <w:rFonts w:cs="Arial"/>
        </w:rPr>
        <w:t>42</w:t>
      </w:r>
      <w:r w:rsidRPr="003474CF">
        <w:rPr>
          <w:rFonts w:cs="Arial"/>
        </w:rPr>
        <w:t>.1.2-1: Supported channel bandwidths per CA configuration</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FB4764" w14:paraId="5E48DBA0" w14:textId="77777777" w:rsidTr="00FB4764">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19EC463F" w14:textId="77777777" w:rsidR="00FB4764" w:rsidRDefault="00FB4764" w:rsidP="00FB4764">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184FAE63" w14:textId="77777777" w:rsidR="00FB4764" w:rsidRDefault="00FB4764" w:rsidP="00FB4764">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43E1DB17" w14:textId="77777777" w:rsidR="00FB4764" w:rsidRDefault="00FB4764" w:rsidP="00FB4764">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A9ED400" w14:textId="77777777" w:rsidR="00FB4764" w:rsidRDefault="00FB4764" w:rsidP="00FB4764">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4A37EB40" w14:textId="77777777" w:rsidR="00FB4764" w:rsidRDefault="00FB4764" w:rsidP="00FB4764">
            <w:pPr>
              <w:pStyle w:val="TAH"/>
              <w:overflowPunct w:val="0"/>
              <w:autoSpaceDE w:val="0"/>
              <w:autoSpaceDN w:val="0"/>
              <w:adjustRightInd w:val="0"/>
              <w:rPr>
                <w:lang w:eastAsia="zh-CN"/>
              </w:rPr>
            </w:pPr>
            <w:r>
              <w:t>Bandwidth combination set</w:t>
            </w:r>
          </w:p>
        </w:tc>
      </w:tr>
      <w:tr w:rsidR="00FB4764" w14:paraId="14F6032A" w14:textId="77777777" w:rsidTr="00FB476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1E801D" w14:textId="77777777" w:rsidR="00FB4764" w:rsidRDefault="00FB4764" w:rsidP="00FB4764">
            <w:pPr>
              <w:pStyle w:val="TAC"/>
              <w:overflowPunct w:val="0"/>
              <w:autoSpaceDE w:val="0"/>
              <w:autoSpaceDN w:val="0"/>
              <w:adjustRightInd w:val="0"/>
              <w:rPr>
                <w:lang w:eastAsia="zh-CN"/>
              </w:rPr>
            </w:pPr>
            <w:r>
              <w:rPr>
                <w:lang w:eastAsia="zh-CN"/>
              </w:rPr>
              <w:t>CA_n1A-n46A-n78A</w:t>
            </w:r>
          </w:p>
          <w:p w14:paraId="29259D19" w14:textId="77777777" w:rsidR="00FB4764" w:rsidRDefault="00FB4764" w:rsidP="00FB4764">
            <w:pPr>
              <w:pStyle w:val="TAC"/>
              <w:overflowPunct w:val="0"/>
              <w:autoSpaceDE w:val="0"/>
              <w:autoSpaceDN w:val="0"/>
              <w:adjustRightInd w:val="0"/>
              <w:jc w:val="left"/>
              <w:rPr>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23088347" w14:textId="77777777" w:rsidR="00FB4764" w:rsidRDefault="00FB4764" w:rsidP="00FB4764">
            <w:pPr>
              <w:pStyle w:val="TAC"/>
              <w:overflowPunct w:val="0"/>
              <w:autoSpaceDE w:val="0"/>
              <w:autoSpaceDN w:val="0"/>
              <w:adjustRightInd w:val="0"/>
              <w:rPr>
                <w:lang w:eastAsia="zh-CN"/>
              </w:rPr>
            </w:pPr>
            <w:r>
              <w:rPr>
                <w:lang w:eastAsia="zh-CN"/>
              </w:rPr>
              <w:t>CA_n1A-n46A</w:t>
            </w:r>
          </w:p>
          <w:p w14:paraId="18A1014E" w14:textId="77777777" w:rsidR="00FB4764" w:rsidRDefault="00FB4764" w:rsidP="00FB4764">
            <w:pPr>
              <w:pStyle w:val="TAC"/>
              <w:overflowPunct w:val="0"/>
              <w:autoSpaceDE w:val="0"/>
              <w:autoSpaceDN w:val="0"/>
              <w:adjustRightInd w:val="0"/>
              <w:rPr>
                <w:lang w:eastAsia="zh-CN"/>
              </w:rPr>
            </w:pPr>
            <w:r>
              <w:rPr>
                <w:lang w:eastAsia="zh-CN"/>
              </w:rPr>
              <w:t>CA_n1A-n78A</w:t>
            </w:r>
          </w:p>
          <w:p w14:paraId="73BBBDE3" w14:textId="77777777" w:rsidR="00FB4764" w:rsidRDefault="00FB4764" w:rsidP="00FB4764">
            <w:pPr>
              <w:pStyle w:val="TAC"/>
              <w:overflowPunct w:val="0"/>
              <w:autoSpaceDE w:val="0"/>
              <w:autoSpaceDN w:val="0"/>
              <w:adjustRightInd w:val="0"/>
              <w:rPr>
                <w:lang w:eastAsia="zh-CN"/>
              </w:rPr>
            </w:pPr>
            <w:r>
              <w:rPr>
                <w:lang w:eastAsia="zh-CN"/>
              </w:rPr>
              <w:t>CA_n46A-n78A</w:t>
            </w:r>
          </w:p>
        </w:tc>
        <w:tc>
          <w:tcPr>
            <w:tcW w:w="730" w:type="dxa"/>
            <w:tcBorders>
              <w:left w:val="single" w:sz="4" w:space="0" w:color="auto"/>
              <w:right w:val="single" w:sz="4" w:space="0" w:color="auto"/>
            </w:tcBorders>
            <w:vAlign w:val="center"/>
          </w:tcPr>
          <w:p w14:paraId="0470A248" w14:textId="77777777" w:rsidR="00FB4764" w:rsidRPr="00C54D16" w:rsidRDefault="00FB4764" w:rsidP="00FB4764">
            <w:pPr>
              <w:pStyle w:val="TAC"/>
              <w:overflowPunct w:val="0"/>
              <w:autoSpaceDE w:val="0"/>
              <w:autoSpaceDN w:val="0"/>
              <w:adjustRightInd w:val="0"/>
              <w:rPr>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00E5E86" w14:textId="77777777" w:rsidR="00FB4764" w:rsidRDefault="00FB4764" w:rsidP="00FB4764">
            <w:pPr>
              <w:pStyle w:val="TAC"/>
            </w:pPr>
            <w:r w:rsidRPr="00333FC9">
              <w:t>5, 10, 15, 20, 25, 30, 40, 50</w:t>
            </w:r>
          </w:p>
        </w:tc>
        <w:tc>
          <w:tcPr>
            <w:tcW w:w="1360" w:type="dxa"/>
            <w:tcBorders>
              <w:left w:val="single" w:sz="4" w:space="0" w:color="auto"/>
              <w:bottom w:val="nil"/>
              <w:right w:val="single" w:sz="4" w:space="0" w:color="auto"/>
            </w:tcBorders>
            <w:shd w:val="clear" w:color="auto" w:fill="auto"/>
            <w:vAlign w:val="center"/>
          </w:tcPr>
          <w:p w14:paraId="724D279F" w14:textId="77777777" w:rsidR="00FB4764" w:rsidRDefault="00FB4764" w:rsidP="00FB4764">
            <w:pPr>
              <w:pStyle w:val="TAC"/>
              <w:overflowPunct w:val="0"/>
              <w:autoSpaceDE w:val="0"/>
              <w:autoSpaceDN w:val="0"/>
              <w:adjustRightInd w:val="0"/>
              <w:rPr>
                <w:lang w:eastAsia="zh-CN"/>
              </w:rPr>
            </w:pPr>
            <w:r>
              <w:rPr>
                <w:rFonts w:hint="eastAsia"/>
                <w:lang w:eastAsia="zh-CN"/>
              </w:rPr>
              <w:t>0</w:t>
            </w:r>
          </w:p>
        </w:tc>
      </w:tr>
      <w:tr w:rsidR="00FB4764" w14:paraId="1644E9ED" w14:textId="77777777" w:rsidTr="00FB4764">
        <w:trPr>
          <w:trHeight w:val="187"/>
        </w:trPr>
        <w:tc>
          <w:tcPr>
            <w:tcW w:w="1983" w:type="dxa"/>
            <w:tcBorders>
              <w:top w:val="nil"/>
              <w:left w:val="single" w:sz="4" w:space="0" w:color="auto"/>
              <w:bottom w:val="nil"/>
              <w:right w:val="single" w:sz="4" w:space="0" w:color="auto"/>
            </w:tcBorders>
            <w:shd w:val="clear" w:color="auto" w:fill="auto"/>
            <w:vAlign w:val="center"/>
          </w:tcPr>
          <w:p w14:paraId="3CE4143C" w14:textId="77777777" w:rsidR="00FB4764" w:rsidRDefault="00FB4764" w:rsidP="00FB476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4E9218F" w14:textId="77777777" w:rsidR="00FB4764" w:rsidRDefault="00FB4764" w:rsidP="00FB4764">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4EB923AB" w14:textId="77777777" w:rsidR="00FB4764" w:rsidRPr="0084346A" w:rsidRDefault="00FB4764" w:rsidP="00FB4764">
            <w:pPr>
              <w:pStyle w:val="TAC"/>
              <w:overflowPunct w:val="0"/>
              <w:autoSpaceDE w:val="0"/>
              <w:autoSpaceDN w:val="0"/>
              <w:adjustRightInd w:val="0"/>
              <w:rPr>
                <w:lang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F9A4438" w14:textId="77777777" w:rsidR="00FB4764" w:rsidRPr="008E1B79" w:rsidRDefault="00FB4764" w:rsidP="00FB4764">
            <w:pPr>
              <w:spacing w:after="0"/>
              <w:jc w:val="center"/>
              <w:rPr>
                <w:rFonts w:ascii="Arial" w:hAnsi="Arial" w:cs="Arial"/>
                <w:sz w:val="18"/>
                <w:szCs w:val="18"/>
                <w:lang w:eastAsia="zh-CN"/>
              </w:rPr>
            </w:pPr>
            <w:r w:rsidRPr="00430BF9">
              <w:t>10, 20, 40, 60, 80</w:t>
            </w:r>
          </w:p>
        </w:tc>
        <w:tc>
          <w:tcPr>
            <w:tcW w:w="1360" w:type="dxa"/>
            <w:tcBorders>
              <w:top w:val="nil"/>
              <w:left w:val="single" w:sz="4" w:space="0" w:color="auto"/>
              <w:bottom w:val="nil"/>
              <w:right w:val="single" w:sz="4" w:space="0" w:color="auto"/>
            </w:tcBorders>
            <w:shd w:val="clear" w:color="auto" w:fill="auto"/>
            <w:vAlign w:val="center"/>
          </w:tcPr>
          <w:p w14:paraId="4C37DDCD" w14:textId="77777777" w:rsidR="00FB4764" w:rsidRDefault="00FB4764" w:rsidP="00FB4764">
            <w:pPr>
              <w:pStyle w:val="TAC"/>
              <w:overflowPunct w:val="0"/>
              <w:autoSpaceDE w:val="0"/>
              <w:autoSpaceDN w:val="0"/>
              <w:adjustRightInd w:val="0"/>
              <w:rPr>
                <w:lang w:eastAsia="zh-CN"/>
              </w:rPr>
            </w:pPr>
          </w:p>
        </w:tc>
      </w:tr>
      <w:tr w:rsidR="00FB4764" w14:paraId="3C1BD12E" w14:textId="77777777" w:rsidTr="00FB476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CEE483" w14:textId="77777777" w:rsidR="00FB4764" w:rsidRDefault="00FB4764" w:rsidP="00FB476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21775D" w14:textId="77777777" w:rsidR="00FB4764" w:rsidRDefault="00FB4764" w:rsidP="00FB4764">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16ED1BB4" w14:textId="77777777" w:rsidR="00FB4764" w:rsidRPr="00AD4BFB" w:rsidRDefault="00FB4764" w:rsidP="00FB4764">
            <w:pPr>
              <w:pStyle w:val="TAC"/>
              <w:overflowPunct w:val="0"/>
              <w:autoSpaceDE w:val="0"/>
              <w:autoSpaceDN w:val="0"/>
              <w:adjustRightInd w:val="0"/>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14C97F7" w14:textId="77777777" w:rsidR="00FB4764" w:rsidRPr="00C85666" w:rsidRDefault="00FB4764" w:rsidP="00FB4764">
            <w:pPr>
              <w:pStyle w:val="TAC"/>
              <w:rPr>
                <w:lang w:eastAsia="zh-CN" w:bidi="ar"/>
              </w:rPr>
            </w:pPr>
            <w:r w:rsidRPr="00824524">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6EB4D4" w14:textId="77777777" w:rsidR="00FB4764" w:rsidRDefault="00FB4764" w:rsidP="00FB4764">
            <w:pPr>
              <w:pStyle w:val="TAC"/>
              <w:overflowPunct w:val="0"/>
              <w:autoSpaceDE w:val="0"/>
              <w:autoSpaceDN w:val="0"/>
              <w:adjustRightInd w:val="0"/>
              <w:rPr>
                <w:lang w:eastAsia="zh-CN"/>
              </w:rPr>
            </w:pPr>
          </w:p>
        </w:tc>
      </w:tr>
      <w:tr w:rsidR="00FB4764" w14:paraId="489D3432" w14:textId="77777777" w:rsidTr="00FB476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3492FA" w14:textId="77777777" w:rsidR="00FB4764" w:rsidRDefault="00FB4764" w:rsidP="00FB4764">
            <w:pPr>
              <w:pStyle w:val="TAC"/>
              <w:overflowPunct w:val="0"/>
              <w:autoSpaceDE w:val="0"/>
              <w:autoSpaceDN w:val="0"/>
              <w:adjustRightInd w:val="0"/>
              <w:rPr>
                <w:lang w:eastAsia="zh-CN"/>
              </w:rPr>
            </w:pPr>
            <w:r>
              <w:rPr>
                <w:lang w:eastAsia="zh-CN"/>
              </w:rPr>
              <w:t>CA_n1A-n46C-n78A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F73C51" w14:textId="77777777" w:rsidR="00FB4764" w:rsidRDefault="00FB4764" w:rsidP="00FB4764">
            <w:pPr>
              <w:pStyle w:val="TAC"/>
              <w:overflowPunct w:val="0"/>
              <w:autoSpaceDE w:val="0"/>
              <w:autoSpaceDN w:val="0"/>
              <w:adjustRightInd w:val="0"/>
              <w:rPr>
                <w:lang w:eastAsia="zh-CN"/>
              </w:rPr>
            </w:pPr>
            <w:r>
              <w:rPr>
                <w:lang w:eastAsia="zh-CN"/>
              </w:rPr>
              <w:t>CA_n1A-n46A</w:t>
            </w:r>
          </w:p>
          <w:p w14:paraId="78D1AB71" w14:textId="77777777" w:rsidR="00FB4764" w:rsidRDefault="00FB4764" w:rsidP="00FB4764">
            <w:pPr>
              <w:pStyle w:val="TAC"/>
              <w:overflowPunct w:val="0"/>
              <w:autoSpaceDE w:val="0"/>
              <w:autoSpaceDN w:val="0"/>
              <w:adjustRightInd w:val="0"/>
              <w:rPr>
                <w:lang w:eastAsia="zh-CN"/>
              </w:rPr>
            </w:pPr>
            <w:r>
              <w:rPr>
                <w:lang w:eastAsia="zh-CN"/>
              </w:rPr>
              <w:t>CA_n1A-n78A</w:t>
            </w:r>
          </w:p>
          <w:p w14:paraId="1EAAFAD9" w14:textId="77777777" w:rsidR="00FB4764" w:rsidRDefault="00FB4764" w:rsidP="00FB4764">
            <w:pPr>
              <w:pStyle w:val="TAC"/>
              <w:overflowPunct w:val="0"/>
              <w:autoSpaceDE w:val="0"/>
              <w:autoSpaceDN w:val="0"/>
              <w:adjustRightInd w:val="0"/>
              <w:rPr>
                <w:lang w:eastAsia="zh-CN"/>
              </w:rPr>
            </w:pPr>
            <w:r>
              <w:rPr>
                <w:lang w:eastAsia="zh-CN"/>
              </w:rPr>
              <w:t>CA_n46A-n78A</w:t>
            </w:r>
          </w:p>
        </w:tc>
        <w:tc>
          <w:tcPr>
            <w:tcW w:w="730" w:type="dxa"/>
            <w:tcBorders>
              <w:left w:val="single" w:sz="4" w:space="0" w:color="auto"/>
              <w:right w:val="single" w:sz="4" w:space="0" w:color="auto"/>
            </w:tcBorders>
            <w:vAlign w:val="center"/>
          </w:tcPr>
          <w:p w14:paraId="206626C8" w14:textId="77777777" w:rsidR="00FB4764" w:rsidRPr="00C54D16" w:rsidRDefault="00FB4764" w:rsidP="00FB4764">
            <w:pPr>
              <w:pStyle w:val="TAC"/>
              <w:overflowPunct w:val="0"/>
              <w:autoSpaceDE w:val="0"/>
              <w:autoSpaceDN w:val="0"/>
              <w:adjustRightInd w:val="0"/>
              <w:rPr>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9EA993B" w14:textId="77777777" w:rsidR="00FB4764" w:rsidRDefault="00FB4764" w:rsidP="00FB4764">
            <w:pPr>
              <w:pStyle w:val="TAC"/>
            </w:pPr>
            <w:r w:rsidRPr="00333FC9">
              <w:t>5, 10, 15, 20, 25, 30, 40, 50</w:t>
            </w:r>
          </w:p>
        </w:tc>
        <w:tc>
          <w:tcPr>
            <w:tcW w:w="1360" w:type="dxa"/>
            <w:tcBorders>
              <w:left w:val="single" w:sz="4" w:space="0" w:color="auto"/>
              <w:bottom w:val="nil"/>
              <w:right w:val="single" w:sz="4" w:space="0" w:color="auto"/>
            </w:tcBorders>
            <w:shd w:val="clear" w:color="auto" w:fill="auto"/>
            <w:vAlign w:val="center"/>
          </w:tcPr>
          <w:p w14:paraId="0805265B" w14:textId="77777777" w:rsidR="00FB4764" w:rsidRDefault="00FB4764" w:rsidP="00FB4764">
            <w:pPr>
              <w:pStyle w:val="TAC"/>
              <w:overflowPunct w:val="0"/>
              <w:autoSpaceDE w:val="0"/>
              <w:autoSpaceDN w:val="0"/>
              <w:adjustRightInd w:val="0"/>
              <w:rPr>
                <w:lang w:eastAsia="zh-CN"/>
              </w:rPr>
            </w:pPr>
            <w:r>
              <w:rPr>
                <w:rFonts w:hint="eastAsia"/>
                <w:lang w:eastAsia="zh-CN"/>
              </w:rPr>
              <w:t>0</w:t>
            </w:r>
          </w:p>
        </w:tc>
      </w:tr>
      <w:tr w:rsidR="00FB4764" w14:paraId="13F8C9E9" w14:textId="77777777" w:rsidTr="00FB4764">
        <w:trPr>
          <w:trHeight w:val="187"/>
        </w:trPr>
        <w:tc>
          <w:tcPr>
            <w:tcW w:w="1983" w:type="dxa"/>
            <w:tcBorders>
              <w:top w:val="nil"/>
              <w:left w:val="single" w:sz="4" w:space="0" w:color="auto"/>
              <w:bottom w:val="nil"/>
              <w:right w:val="single" w:sz="4" w:space="0" w:color="auto"/>
            </w:tcBorders>
            <w:shd w:val="clear" w:color="auto" w:fill="auto"/>
            <w:vAlign w:val="center"/>
          </w:tcPr>
          <w:p w14:paraId="51E83269" w14:textId="77777777" w:rsidR="00FB4764" w:rsidRDefault="00FB4764" w:rsidP="00FB476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3E2D497" w14:textId="77777777" w:rsidR="00FB4764" w:rsidRPr="007A460E" w:rsidRDefault="00FB4764" w:rsidP="00FB4764">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400274A8" w14:textId="77777777" w:rsidR="00FB4764" w:rsidRPr="0084346A" w:rsidRDefault="00FB4764" w:rsidP="00FB4764">
            <w:pPr>
              <w:pStyle w:val="TAC"/>
              <w:overflowPunct w:val="0"/>
              <w:autoSpaceDE w:val="0"/>
              <w:autoSpaceDN w:val="0"/>
              <w:adjustRightInd w:val="0"/>
              <w:rPr>
                <w:lang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94215AB" w14:textId="77777777" w:rsidR="00FB4764" w:rsidRDefault="00FB4764" w:rsidP="00FB4764">
            <w:pPr>
              <w:pStyle w:val="TAC"/>
            </w:pPr>
            <w:r w:rsidRPr="00F54EFF">
              <w:t>CA_n46C_BCS0</w:t>
            </w:r>
          </w:p>
        </w:tc>
        <w:tc>
          <w:tcPr>
            <w:tcW w:w="1360" w:type="dxa"/>
            <w:tcBorders>
              <w:top w:val="nil"/>
              <w:left w:val="single" w:sz="4" w:space="0" w:color="auto"/>
              <w:bottom w:val="nil"/>
              <w:right w:val="single" w:sz="4" w:space="0" w:color="auto"/>
            </w:tcBorders>
            <w:shd w:val="clear" w:color="auto" w:fill="auto"/>
            <w:vAlign w:val="center"/>
          </w:tcPr>
          <w:p w14:paraId="37460349" w14:textId="77777777" w:rsidR="00FB4764" w:rsidRDefault="00FB4764" w:rsidP="00FB4764">
            <w:pPr>
              <w:pStyle w:val="TAC"/>
              <w:overflowPunct w:val="0"/>
              <w:autoSpaceDE w:val="0"/>
              <w:autoSpaceDN w:val="0"/>
              <w:adjustRightInd w:val="0"/>
              <w:rPr>
                <w:lang w:eastAsia="zh-CN"/>
              </w:rPr>
            </w:pPr>
          </w:p>
        </w:tc>
      </w:tr>
      <w:tr w:rsidR="00FB4764" w14:paraId="3EA8D9F6" w14:textId="77777777" w:rsidTr="00FB476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66A093" w14:textId="77777777" w:rsidR="00FB4764" w:rsidRDefault="00FB4764" w:rsidP="00FB476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2AF254" w14:textId="77777777" w:rsidR="00FB4764" w:rsidRDefault="00FB4764" w:rsidP="00FB4764">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309F72EF" w14:textId="77777777" w:rsidR="00FB4764" w:rsidRPr="0084346A" w:rsidRDefault="00FB4764" w:rsidP="00FB4764">
            <w:pPr>
              <w:pStyle w:val="TAC"/>
              <w:overflowPunct w:val="0"/>
              <w:autoSpaceDE w:val="0"/>
              <w:autoSpaceDN w:val="0"/>
              <w:adjustRightInd w:val="0"/>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008FC4F" w14:textId="77777777" w:rsidR="00FB4764" w:rsidRPr="00C85666" w:rsidRDefault="00FB4764" w:rsidP="00FB4764">
            <w:pPr>
              <w:pStyle w:val="TAC"/>
              <w:rPr>
                <w:lang w:eastAsia="zh-CN" w:bidi="ar"/>
              </w:rPr>
            </w:pPr>
            <w:r w:rsidRPr="00824524">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C45976" w14:textId="77777777" w:rsidR="00FB4764" w:rsidRDefault="00FB4764" w:rsidP="00FB4764">
            <w:pPr>
              <w:pStyle w:val="TAC"/>
              <w:overflowPunct w:val="0"/>
              <w:autoSpaceDE w:val="0"/>
              <w:autoSpaceDN w:val="0"/>
              <w:adjustRightInd w:val="0"/>
              <w:rPr>
                <w:lang w:eastAsia="zh-CN"/>
              </w:rPr>
            </w:pPr>
          </w:p>
        </w:tc>
      </w:tr>
      <w:tr w:rsidR="00FB4764" w14:paraId="44C3B629" w14:textId="77777777" w:rsidTr="00FB4764">
        <w:trPr>
          <w:trHeight w:val="187"/>
        </w:trPr>
        <w:tc>
          <w:tcPr>
            <w:tcW w:w="1983" w:type="dxa"/>
            <w:tcBorders>
              <w:top w:val="nil"/>
              <w:left w:val="single" w:sz="4" w:space="0" w:color="auto"/>
              <w:bottom w:val="nil"/>
              <w:right w:val="single" w:sz="4" w:space="0" w:color="auto"/>
            </w:tcBorders>
            <w:shd w:val="clear" w:color="auto" w:fill="auto"/>
            <w:vAlign w:val="center"/>
          </w:tcPr>
          <w:p w14:paraId="6EBE80E4" w14:textId="77777777" w:rsidR="00FB4764" w:rsidRPr="00193D85" w:rsidRDefault="00FB4764" w:rsidP="00FB4764">
            <w:pPr>
              <w:pStyle w:val="TAC"/>
              <w:overflowPunct w:val="0"/>
              <w:autoSpaceDE w:val="0"/>
              <w:autoSpaceDN w:val="0"/>
              <w:adjustRightInd w:val="0"/>
              <w:rPr>
                <w:lang w:eastAsia="zh-CN"/>
              </w:rPr>
            </w:pPr>
            <w:r w:rsidRPr="00193D85">
              <w:rPr>
                <w:lang w:eastAsia="zh-CN"/>
              </w:rPr>
              <w:t>CA_n1A-n46</w:t>
            </w:r>
            <w:r>
              <w:rPr>
                <w:lang w:eastAsia="zh-CN"/>
              </w:rPr>
              <w:t>D-n78A</w:t>
            </w:r>
          </w:p>
        </w:tc>
        <w:tc>
          <w:tcPr>
            <w:tcW w:w="1690" w:type="dxa"/>
            <w:tcBorders>
              <w:top w:val="nil"/>
              <w:left w:val="single" w:sz="4" w:space="0" w:color="auto"/>
              <w:bottom w:val="nil"/>
              <w:right w:val="single" w:sz="4" w:space="0" w:color="auto"/>
            </w:tcBorders>
            <w:shd w:val="clear" w:color="auto" w:fill="auto"/>
            <w:vAlign w:val="center"/>
          </w:tcPr>
          <w:p w14:paraId="1D639275" w14:textId="77777777" w:rsidR="00FB4764" w:rsidRDefault="00FB4764" w:rsidP="00FB4764">
            <w:pPr>
              <w:pStyle w:val="TAC"/>
              <w:overflowPunct w:val="0"/>
              <w:autoSpaceDE w:val="0"/>
              <w:autoSpaceDN w:val="0"/>
              <w:adjustRightInd w:val="0"/>
              <w:rPr>
                <w:lang w:eastAsia="zh-CN"/>
              </w:rPr>
            </w:pPr>
            <w:r>
              <w:rPr>
                <w:lang w:eastAsia="zh-CN"/>
              </w:rPr>
              <w:t>CA_n1A-n46A</w:t>
            </w:r>
          </w:p>
          <w:p w14:paraId="0FF64E13" w14:textId="77777777" w:rsidR="00FB4764" w:rsidRDefault="00FB4764" w:rsidP="00FB4764">
            <w:pPr>
              <w:pStyle w:val="TAC"/>
              <w:overflowPunct w:val="0"/>
              <w:autoSpaceDE w:val="0"/>
              <w:autoSpaceDN w:val="0"/>
              <w:adjustRightInd w:val="0"/>
              <w:rPr>
                <w:lang w:eastAsia="zh-CN"/>
              </w:rPr>
            </w:pPr>
            <w:r>
              <w:rPr>
                <w:lang w:eastAsia="zh-CN"/>
              </w:rPr>
              <w:t>CA_n1A-n78A</w:t>
            </w:r>
          </w:p>
          <w:p w14:paraId="771DF1E3" w14:textId="77777777" w:rsidR="00FB4764" w:rsidRDefault="00FB4764" w:rsidP="00FB4764">
            <w:pPr>
              <w:pStyle w:val="TAC"/>
              <w:overflowPunct w:val="0"/>
              <w:autoSpaceDE w:val="0"/>
              <w:autoSpaceDN w:val="0"/>
              <w:adjustRightInd w:val="0"/>
              <w:rPr>
                <w:lang w:eastAsia="zh-CN"/>
              </w:rPr>
            </w:pPr>
            <w:r>
              <w:rPr>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52D57A24" w14:textId="77777777" w:rsidR="00FB4764" w:rsidRPr="00C54D16" w:rsidRDefault="00FB4764" w:rsidP="00FB4764">
            <w:pPr>
              <w:pStyle w:val="TAC"/>
              <w:overflowPunct w:val="0"/>
              <w:autoSpaceDE w:val="0"/>
              <w:autoSpaceDN w:val="0"/>
              <w:adjustRightInd w:val="0"/>
              <w:rPr>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2BB8779" w14:textId="77777777" w:rsidR="00FB4764" w:rsidRDefault="00FB4764" w:rsidP="00FB4764">
            <w:pPr>
              <w:pStyle w:val="TAC"/>
            </w:pPr>
            <w:r w:rsidRPr="00333FC9">
              <w:t>5, 10, 15, 20, 25, 30, 40, 50</w:t>
            </w:r>
          </w:p>
        </w:tc>
        <w:tc>
          <w:tcPr>
            <w:tcW w:w="1360" w:type="dxa"/>
            <w:tcBorders>
              <w:top w:val="nil"/>
              <w:left w:val="single" w:sz="4" w:space="0" w:color="auto"/>
              <w:bottom w:val="nil"/>
              <w:right w:val="single" w:sz="4" w:space="0" w:color="auto"/>
            </w:tcBorders>
            <w:shd w:val="clear" w:color="auto" w:fill="auto"/>
            <w:vAlign w:val="center"/>
          </w:tcPr>
          <w:p w14:paraId="4F492956" w14:textId="77777777" w:rsidR="00FB4764" w:rsidRDefault="00FB4764" w:rsidP="00FB4764">
            <w:pPr>
              <w:pStyle w:val="TAC"/>
              <w:overflowPunct w:val="0"/>
              <w:autoSpaceDE w:val="0"/>
              <w:autoSpaceDN w:val="0"/>
              <w:adjustRightInd w:val="0"/>
              <w:rPr>
                <w:lang w:eastAsia="zh-CN"/>
              </w:rPr>
            </w:pPr>
            <w:r>
              <w:rPr>
                <w:rFonts w:hint="eastAsia"/>
                <w:lang w:eastAsia="zh-CN"/>
              </w:rPr>
              <w:t>0</w:t>
            </w:r>
          </w:p>
        </w:tc>
      </w:tr>
      <w:tr w:rsidR="00FB4764" w14:paraId="214115B1" w14:textId="77777777" w:rsidTr="00FB4764">
        <w:trPr>
          <w:trHeight w:val="187"/>
        </w:trPr>
        <w:tc>
          <w:tcPr>
            <w:tcW w:w="1983" w:type="dxa"/>
            <w:tcBorders>
              <w:top w:val="nil"/>
              <w:left w:val="single" w:sz="4" w:space="0" w:color="auto"/>
              <w:bottom w:val="nil"/>
              <w:right w:val="single" w:sz="4" w:space="0" w:color="auto"/>
            </w:tcBorders>
            <w:shd w:val="clear" w:color="auto" w:fill="auto"/>
            <w:vAlign w:val="center"/>
          </w:tcPr>
          <w:p w14:paraId="23302EA5" w14:textId="77777777" w:rsidR="00FB4764" w:rsidRDefault="00FB4764" w:rsidP="00FB476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A7A2B10" w14:textId="77777777" w:rsidR="00FB4764" w:rsidRPr="009546E5" w:rsidRDefault="00FB4764" w:rsidP="00FB476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D2C45B" w14:textId="77777777" w:rsidR="00FB4764" w:rsidRPr="009546E5" w:rsidRDefault="00FB4764" w:rsidP="00FB4764">
            <w:pPr>
              <w:pStyle w:val="TAC"/>
              <w:overflowPunct w:val="0"/>
              <w:autoSpaceDE w:val="0"/>
              <w:autoSpaceDN w:val="0"/>
              <w:adjustRightInd w:val="0"/>
              <w:rPr>
                <w:lang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FC38BBC" w14:textId="77777777" w:rsidR="00FB4764" w:rsidRDefault="00FB4764" w:rsidP="00FB4764">
            <w:pPr>
              <w:pStyle w:val="TAC"/>
            </w:pPr>
            <w:r w:rsidRPr="00F54EFF">
              <w:t>CA_n46</w:t>
            </w:r>
            <w:r>
              <w:t>D</w:t>
            </w:r>
            <w:r w:rsidRPr="00F54EFF">
              <w:t>_BCS0</w:t>
            </w:r>
          </w:p>
        </w:tc>
        <w:tc>
          <w:tcPr>
            <w:tcW w:w="1360" w:type="dxa"/>
            <w:tcBorders>
              <w:top w:val="nil"/>
              <w:left w:val="single" w:sz="4" w:space="0" w:color="auto"/>
              <w:bottom w:val="nil"/>
              <w:right w:val="single" w:sz="4" w:space="0" w:color="auto"/>
            </w:tcBorders>
            <w:shd w:val="clear" w:color="auto" w:fill="auto"/>
            <w:vAlign w:val="center"/>
          </w:tcPr>
          <w:p w14:paraId="7BD4795E" w14:textId="77777777" w:rsidR="00FB4764" w:rsidRDefault="00FB4764" w:rsidP="00FB4764">
            <w:pPr>
              <w:pStyle w:val="TAC"/>
              <w:overflowPunct w:val="0"/>
              <w:autoSpaceDE w:val="0"/>
              <w:autoSpaceDN w:val="0"/>
              <w:adjustRightInd w:val="0"/>
              <w:rPr>
                <w:lang w:eastAsia="zh-CN"/>
              </w:rPr>
            </w:pPr>
          </w:p>
        </w:tc>
      </w:tr>
      <w:tr w:rsidR="00FB4764" w14:paraId="03BE1C43" w14:textId="77777777" w:rsidTr="00FB476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E9FB98" w14:textId="77777777" w:rsidR="00FB4764" w:rsidRDefault="00FB4764" w:rsidP="00FB476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65DD52" w14:textId="77777777" w:rsidR="00FB4764" w:rsidRDefault="00FB4764" w:rsidP="00FB476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E86A3C" w14:textId="77777777" w:rsidR="00FB4764" w:rsidRPr="009546E5" w:rsidRDefault="00FB4764" w:rsidP="00FB4764">
            <w:pPr>
              <w:pStyle w:val="TAC"/>
              <w:overflowPunct w:val="0"/>
              <w:autoSpaceDE w:val="0"/>
              <w:autoSpaceDN w:val="0"/>
              <w:adjustRightInd w:val="0"/>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040324D" w14:textId="77777777" w:rsidR="00FB4764" w:rsidRPr="00C85666" w:rsidRDefault="00FB4764" w:rsidP="00FB4764">
            <w:pPr>
              <w:pStyle w:val="TAC"/>
            </w:pPr>
            <w:r w:rsidRPr="00824524">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D677C9" w14:textId="77777777" w:rsidR="00FB4764" w:rsidRDefault="00FB4764" w:rsidP="00FB4764">
            <w:pPr>
              <w:pStyle w:val="TAC"/>
              <w:overflowPunct w:val="0"/>
              <w:autoSpaceDE w:val="0"/>
              <w:autoSpaceDN w:val="0"/>
              <w:adjustRightInd w:val="0"/>
              <w:rPr>
                <w:lang w:eastAsia="zh-CN"/>
              </w:rPr>
            </w:pPr>
          </w:p>
        </w:tc>
      </w:tr>
      <w:tr w:rsidR="00FB4764" w14:paraId="1B719505" w14:textId="77777777" w:rsidTr="00FB4764">
        <w:trPr>
          <w:trHeight w:val="187"/>
        </w:trPr>
        <w:tc>
          <w:tcPr>
            <w:tcW w:w="1983" w:type="dxa"/>
            <w:tcBorders>
              <w:top w:val="nil"/>
              <w:left w:val="single" w:sz="4" w:space="0" w:color="auto"/>
              <w:bottom w:val="nil"/>
              <w:right w:val="single" w:sz="4" w:space="0" w:color="auto"/>
            </w:tcBorders>
            <w:shd w:val="clear" w:color="auto" w:fill="auto"/>
            <w:vAlign w:val="center"/>
          </w:tcPr>
          <w:p w14:paraId="2F4ED955" w14:textId="77777777" w:rsidR="00FB4764" w:rsidRPr="00C870FD" w:rsidRDefault="00FB4764" w:rsidP="00FB4764">
            <w:pPr>
              <w:pStyle w:val="TAC"/>
              <w:overflowPunct w:val="0"/>
              <w:autoSpaceDE w:val="0"/>
              <w:autoSpaceDN w:val="0"/>
              <w:adjustRightInd w:val="0"/>
              <w:rPr>
                <w:lang w:eastAsia="zh-CN"/>
              </w:rPr>
            </w:pPr>
            <w:r>
              <w:rPr>
                <w:lang w:eastAsia="zh-CN"/>
              </w:rPr>
              <w:t>CA_n1A-n46(2A)-n78A</w:t>
            </w:r>
          </w:p>
        </w:tc>
        <w:tc>
          <w:tcPr>
            <w:tcW w:w="1690" w:type="dxa"/>
            <w:tcBorders>
              <w:top w:val="nil"/>
              <w:left w:val="single" w:sz="4" w:space="0" w:color="auto"/>
              <w:bottom w:val="nil"/>
              <w:right w:val="single" w:sz="4" w:space="0" w:color="auto"/>
            </w:tcBorders>
            <w:shd w:val="clear" w:color="auto" w:fill="auto"/>
            <w:vAlign w:val="center"/>
          </w:tcPr>
          <w:p w14:paraId="7EF4650C" w14:textId="77777777" w:rsidR="00FB4764" w:rsidRDefault="00FB4764" w:rsidP="00FB4764">
            <w:pPr>
              <w:pStyle w:val="TAC"/>
              <w:overflowPunct w:val="0"/>
              <w:autoSpaceDE w:val="0"/>
              <w:autoSpaceDN w:val="0"/>
              <w:adjustRightInd w:val="0"/>
              <w:rPr>
                <w:lang w:eastAsia="zh-CN"/>
              </w:rPr>
            </w:pPr>
            <w:r>
              <w:rPr>
                <w:lang w:eastAsia="zh-CN"/>
              </w:rPr>
              <w:t>CA_n1A-n46A</w:t>
            </w:r>
          </w:p>
          <w:p w14:paraId="00D56F08" w14:textId="77777777" w:rsidR="00FB4764" w:rsidRDefault="00FB4764" w:rsidP="00FB4764">
            <w:pPr>
              <w:pStyle w:val="TAC"/>
              <w:overflowPunct w:val="0"/>
              <w:autoSpaceDE w:val="0"/>
              <w:autoSpaceDN w:val="0"/>
              <w:adjustRightInd w:val="0"/>
              <w:rPr>
                <w:lang w:eastAsia="zh-CN"/>
              </w:rPr>
            </w:pPr>
            <w:r>
              <w:rPr>
                <w:lang w:eastAsia="zh-CN"/>
              </w:rPr>
              <w:t>CA_n1A-n78A</w:t>
            </w:r>
          </w:p>
          <w:p w14:paraId="17112827" w14:textId="77777777" w:rsidR="00FB4764" w:rsidRDefault="00FB4764" w:rsidP="00FB4764">
            <w:pPr>
              <w:pStyle w:val="TAC"/>
              <w:overflowPunct w:val="0"/>
              <w:autoSpaceDE w:val="0"/>
              <w:autoSpaceDN w:val="0"/>
              <w:adjustRightInd w:val="0"/>
              <w:rPr>
                <w:lang w:eastAsia="zh-CN"/>
              </w:rPr>
            </w:pPr>
            <w:r>
              <w:rPr>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083E1406" w14:textId="77777777" w:rsidR="00FB4764" w:rsidRPr="00C54D16" w:rsidRDefault="00FB4764" w:rsidP="00FB4764">
            <w:pPr>
              <w:pStyle w:val="TAC"/>
              <w:overflowPunct w:val="0"/>
              <w:autoSpaceDE w:val="0"/>
              <w:autoSpaceDN w:val="0"/>
              <w:adjustRightInd w:val="0"/>
              <w:rPr>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092DD78" w14:textId="77777777" w:rsidR="00FB4764" w:rsidRDefault="00FB4764" w:rsidP="00FB4764">
            <w:pPr>
              <w:pStyle w:val="TAC"/>
            </w:pPr>
            <w:r w:rsidRPr="00333FC9">
              <w:t>5, 10, 15, 20, 25, 30, 40, 50</w:t>
            </w:r>
          </w:p>
        </w:tc>
        <w:tc>
          <w:tcPr>
            <w:tcW w:w="1360" w:type="dxa"/>
            <w:tcBorders>
              <w:top w:val="nil"/>
              <w:left w:val="single" w:sz="4" w:space="0" w:color="auto"/>
              <w:bottom w:val="nil"/>
              <w:right w:val="single" w:sz="4" w:space="0" w:color="auto"/>
            </w:tcBorders>
            <w:shd w:val="clear" w:color="auto" w:fill="auto"/>
            <w:vAlign w:val="center"/>
          </w:tcPr>
          <w:p w14:paraId="2D471807" w14:textId="77777777" w:rsidR="00FB4764" w:rsidRDefault="00FB4764" w:rsidP="00FB4764">
            <w:pPr>
              <w:pStyle w:val="TAC"/>
              <w:overflowPunct w:val="0"/>
              <w:autoSpaceDE w:val="0"/>
              <w:autoSpaceDN w:val="0"/>
              <w:adjustRightInd w:val="0"/>
              <w:rPr>
                <w:lang w:eastAsia="zh-CN"/>
              </w:rPr>
            </w:pPr>
            <w:r>
              <w:rPr>
                <w:rFonts w:hint="eastAsia"/>
                <w:lang w:eastAsia="zh-CN"/>
              </w:rPr>
              <w:t>0</w:t>
            </w:r>
          </w:p>
        </w:tc>
      </w:tr>
      <w:tr w:rsidR="00FB4764" w14:paraId="741C88A8" w14:textId="77777777" w:rsidTr="00FB4764">
        <w:trPr>
          <w:trHeight w:val="187"/>
        </w:trPr>
        <w:tc>
          <w:tcPr>
            <w:tcW w:w="1983" w:type="dxa"/>
            <w:tcBorders>
              <w:top w:val="nil"/>
              <w:left w:val="single" w:sz="4" w:space="0" w:color="auto"/>
              <w:bottom w:val="nil"/>
              <w:right w:val="single" w:sz="4" w:space="0" w:color="auto"/>
            </w:tcBorders>
            <w:shd w:val="clear" w:color="auto" w:fill="auto"/>
            <w:vAlign w:val="center"/>
          </w:tcPr>
          <w:p w14:paraId="6F6E9770" w14:textId="77777777" w:rsidR="00FB4764" w:rsidRDefault="00FB4764" w:rsidP="00FB476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0B48D7E" w14:textId="77777777" w:rsidR="00FB4764" w:rsidRPr="009546E5" w:rsidRDefault="00FB4764" w:rsidP="00FB476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A4BA2C" w14:textId="77777777" w:rsidR="00FB4764" w:rsidRPr="009546E5" w:rsidRDefault="00FB4764" w:rsidP="00FB4764">
            <w:pPr>
              <w:pStyle w:val="TAC"/>
              <w:overflowPunct w:val="0"/>
              <w:autoSpaceDE w:val="0"/>
              <w:autoSpaceDN w:val="0"/>
              <w:adjustRightInd w:val="0"/>
              <w:rPr>
                <w:lang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F86E195" w14:textId="77777777" w:rsidR="00FB4764" w:rsidRDefault="00FB4764" w:rsidP="00FB4764">
            <w:pPr>
              <w:pStyle w:val="TAC"/>
            </w:pPr>
            <w:r>
              <w:rPr>
                <w:rFonts w:cs="Arial"/>
                <w:szCs w:val="18"/>
              </w:rPr>
              <w:t>CA_n46(2A)_BCS0</w:t>
            </w:r>
          </w:p>
        </w:tc>
        <w:tc>
          <w:tcPr>
            <w:tcW w:w="1360" w:type="dxa"/>
            <w:tcBorders>
              <w:top w:val="nil"/>
              <w:left w:val="single" w:sz="4" w:space="0" w:color="auto"/>
              <w:bottom w:val="nil"/>
              <w:right w:val="single" w:sz="4" w:space="0" w:color="auto"/>
            </w:tcBorders>
            <w:shd w:val="clear" w:color="auto" w:fill="auto"/>
            <w:vAlign w:val="center"/>
          </w:tcPr>
          <w:p w14:paraId="6488EDED" w14:textId="77777777" w:rsidR="00FB4764" w:rsidRDefault="00FB4764" w:rsidP="00FB4764">
            <w:pPr>
              <w:pStyle w:val="TAC"/>
              <w:overflowPunct w:val="0"/>
              <w:autoSpaceDE w:val="0"/>
              <w:autoSpaceDN w:val="0"/>
              <w:adjustRightInd w:val="0"/>
              <w:rPr>
                <w:lang w:eastAsia="zh-CN"/>
              </w:rPr>
            </w:pPr>
          </w:p>
        </w:tc>
      </w:tr>
      <w:tr w:rsidR="00FB4764" w14:paraId="3E6608C2" w14:textId="77777777" w:rsidTr="00FB476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B3783D" w14:textId="77777777" w:rsidR="00FB4764" w:rsidRDefault="00FB4764" w:rsidP="00FB476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188284" w14:textId="77777777" w:rsidR="00FB4764" w:rsidRDefault="00FB4764" w:rsidP="00FB476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53F14C" w14:textId="77777777" w:rsidR="00FB4764" w:rsidRPr="009546E5" w:rsidRDefault="00FB4764" w:rsidP="00FB4764">
            <w:pPr>
              <w:pStyle w:val="TAC"/>
              <w:overflowPunct w:val="0"/>
              <w:autoSpaceDE w:val="0"/>
              <w:autoSpaceDN w:val="0"/>
              <w:adjustRightInd w:val="0"/>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35CC74E" w14:textId="77777777" w:rsidR="00FB4764" w:rsidRPr="00C85666" w:rsidRDefault="00FB4764" w:rsidP="00FB4764">
            <w:pPr>
              <w:pStyle w:val="TAC"/>
            </w:pPr>
            <w:r w:rsidRPr="00824524">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56B4E1" w14:textId="77777777" w:rsidR="00FB4764" w:rsidRDefault="00FB4764" w:rsidP="00FB4764">
            <w:pPr>
              <w:pStyle w:val="TAC"/>
              <w:overflowPunct w:val="0"/>
              <w:autoSpaceDE w:val="0"/>
              <w:autoSpaceDN w:val="0"/>
              <w:adjustRightInd w:val="0"/>
              <w:rPr>
                <w:lang w:eastAsia="zh-CN"/>
              </w:rPr>
            </w:pPr>
          </w:p>
        </w:tc>
      </w:tr>
      <w:tr w:rsidR="00FB4764" w14:paraId="2BBFFD06" w14:textId="77777777" w:rsidTr="00FB4764">
        <w:trPr>
          <w:trHeight w:val="187"/>
        </w:trPr>
        <w:tc>
          <w:tcPr>
            <w:tcW w:w="1983" w:type="dxa"/>
            <w:tcBorders>
              <w:top w:val="nil"/>
              <w:left w:val="single" w:sz="4" w:space="0" w:color="auto"/>
              <w:bottom w:val="nil"/>
              <w:right w:val="single" w:sz="4" w:space="0" w:color="auto"/>
            </w:tcBorders>
            <w:shd w:val="clear" w:color="auto" w:fill="auto"/>
            <w:vAlign w:val="center"/>
          </w:tcPr>
          <w:p w14:paraId="6B6ADF54" w14:textId="77777777" w:rsidR="00FB4764" w:rsidRPr="00C870FD" w:rsidRDefault="00FB4764" w:rsidP="00FB4764">
            <w:pPr>
              <w:pStyle w:val="TAC"/>
              <w:overflowPunct w:val="0"/>
              <w:autoSpaceDE w:val="0"/>
              <w:autoSpaceDN w:val="0"/>
              <w:adjustRightInd w:val="0"/>
              <w:rPr>
                <w:lang w:eastAsia="zh-CN"/>
              </w:rPr>
            </w:pPr>
            <w:r>
              <w:rPr>
                <w:lang w:eastAsia="zh-CN"/>
              </w:rPr>
              <w:t>CA_n1A-n46A-n78(2A)</w:t>
            </w:r>
          </w:p>
        </w:tc>
        <w:tc>
          <w:tcPr>
            <w:tcW w:w="1690" w:type="dxa"/>
            <w:tcBorders>
              <w:top w:val="nil"/>
              <w:left w:val="single" w:sz="4" w:space="0" w:color="auto"/>
              <w:bottom w:val="nil"/>
              <w:right w:val="single" w:sz="4" w:space="0" w:color="auto"/>
            </w:tcBorders>
            <w:shd w:val="clear" w:color="auto" w:fill="auto"/>
            <w:vAlign w:val="center"/>
          </w:tcPr>
          <w:p w14:paraId="7E068615" w14:textId="77777777" w:rsidR="00FB4764" w:rsidRDefault="00FB4764" w:rsidP="00FB4764">
            <w:pPr>
              <w:pStyle w:val="TAC"/>
              <w:overflowPunct w:val="0"/>
              <w:autoSpaceDE w:val="0"/>
              <w:autoSpaceDN w:val="0"/>
              <w:adjustRightInd w:val="0"/>
              <w:rPr>
                <w:lang w:eastAsia="zh-CN"/>
              </w:rPr>
            </w:pPr>
            <w:r>
              <w:rPr>
                <w:lang w:eastAsia="zh-CN"/>
              </w:rPr>
              <w:t>CA_n1A-n46A</w:t>
            </w:r>
          </w:p>
          <w:p w14:paraId="5B52DB79" w14:textId="77777777" w:rsidR="00FB4764" w:rsidRDefault="00FB4764" w:rsidP="00FB4764">
            <w:pPr>
              <w:pStyle w:val="TAC"/>
              <w:overflowPunct w:val="0"/>
              <w:autoSpaceDE w:val="0"/>
              <w:autoSpaceDN w:val="0"/>
              <w:adjustRightInd w:val="0"/>
              <w:rPr>
                <w:lang w:eastAsia="zh-CN"/>
              </w:rPr>
            </w:pPr>
            <w:r>
              <w:rPr>
                <w:lang w:eastAsia="zh-CN"/>
              </w:rPr>
              <w:t>CA_n1A-n78A</w:t>
            </w:r>
          </w:p>
          <w:p w14:paraId="14BA96F0" w14:textId="77777777" w:rsidR="00FB4764" w:rsidRDefault="00FB4764" w:rsidP="00FB4764">
            <w:pPr>
              <w:pStyle w:val="TAC"/>
              <w:overflowPunct w:val="0"/>
              <w:autoSpaceDE w:val="0"/>
              <w:autoSpaceDN w:val="0"/>
              <w:adjustRightInd w:val="0"/>
              <w:rPr>
                <w:lang w:eastAsia="zh-CN"/>
              </w:rPr>
            </w:pPr>
            <w:r>
              <w:rPr>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553D30D4" w14:textId="77777777" w:rsidR="00FB4764" w:rsidRPr="00C54D16" w:rsidRDefault="00FB4764" w:rsidP="00FB4764">
            <w:pPr>
              <w:pStyle w:val="TAC"/>
              <w:overflowPunct w:val="0"/>
              <w:autoSpaceDE w:val="0"/>
              <w:autoSpaceDN w:val="0"/>
              <w:adjustRightInd w:val="0"/>
              <w:rPr>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7872556" w14:textId="77777777" w:rsidR="00FB4764" w:rsidRDefault="00FB4764" w:rsidP="00FB4764">
            <w:pPr>
              <w:pStyle w:val="TAC"/>
            </w:pPr>
            <w:r w:rsidRPr="00333FC9">
              <w:t>5, 10, 15, 20, 25, 30, 40, 50</w:t>
            </w:r>
          </w:p>
        </w:tc>
        <w:tc>
          <w:tcPr>
            <w:tcW w:w="1360" w:type="dxa"/>
            <w:tcBorders>
              <w:top w:val="nil"/>
              <w:left w:val="single" w:sz="4" w:space="0" w:color="auto"/>
              <w:bottom w:val="nil"/>
              <w:right w:val="single" w:sz="4" w:space="0" w:color="auto"/>
            </w:tcBorders>
            <w:shd w:val="clear" w:color="auto" w:fill="auto"/>
            <w:vAlign w:val="center"/>
          </w:tcPr>
          <w:p w14:paraId="06B01270" w14:textId="77777777" w:rsidR="00FB4764" w:rsidRDefault="00FB4764" w:rsidP="00FB4764">
            <w:pPr>
              <w:pStyle w:val="TAC"/>
              <w:overflowPunct w:val="0"/>
              <w:autoSpaceDE w:val="0"/>
              <w:autoSpaceDN w:val="0"/>
              <w:adjustRightInd w:val="0"/>
              <w:rPr>
                <w:lang w:eastAsia="zh-CN"/>
              </w:rPr>
            </w:pPr>
            <w:r>
              <w:rPr>
                <w:rFonts w:hint="eastAsia"/>
                <w:lang w:eastAsia="zh-CN"/>
              </w:rPr>
              <w:t>0</w:t>
            </w:r>
          </w:p>
        </w:tc>
      </w:tr>
      <w:tr w:rsidR="00FB4764" w14:paraId="7DD07FB4" w14:textId="77777777" w:rsidTr="00FB4764">
        <w:trPr>
          <w:trHeight w:val="187"/>
        </w:trPr>
        <w:tc>
          <w:tcPr>
            <w:tcW w:w="1983" w:type="dxa"/>
            <w:tcBorders>
              <w:top w:val="nil"/>
              <w:left w:val="single" w:sz="4" w:space="0" w:color="auto"/>
              <w:bottom w:val="nil"/>
              <w:right w:val="single" w:sz="4" w:space="0" w:color="auto"/>
            </w:tcBorders>
            <w:shd w:val="clear" w:color="auto" w:fill="auto"/>
            <w:vAlign w:val="center"/>
          </w:tcPr>
          <w:p w14:paraId="7F5A9AB4" w14:textId="77777777" w:rsidR="00FB4764" w:rsidRDefault="00FB4764" w:rsidP="00FB476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1EDEF30" w14:textId="77777777" w:rsidR="00FB4764" w:rsidRPr="003960C4" w:rsidRDefault="00FB4764" w:rsidP="00FB4764">
            <w:pPr>
              <w:pStyle w:val="TAC"/>
              <w:overflowPunct w:val="0"/>
              <w:autoSpaceDE w:val="0"/>
              <w:autoSpaceDN w:val="0"/>
              <w:adjustRightInd w:val="0"/>
              <w:rPr>
                <w:lang w:eastAsia="zh-CN"/>
              </w:rPr>
            </w:pPr>
            <w:r>
              <w:rPr>
                <w:lang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2FFDF1C2" w14:textId="77777777" w:rsidR="00FB4764" w:rsidRPr="009546E5" w:rsidRDefault="00FB4764" w:rsidP="00FB4764">
            <w:pPr>
              <w:pStyle w:val="TAC"/>
              <w:overflowPunct w:val="0"/>
              <w:autoSpaceDE w:val="0"/>
              <w:autoSpaceDN w:val="0"/>
              <w:adjustRightInd w:val="0"/>
              <w:rPr>
                <w:lang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C3079D7" w14:textId="77777777" w:rsidR="00FB4764" w:rsidRDefault="00FB4764" w:rsidP="00FB4764">
            <w:pPr>
              <w:pStyle w:val="TAC"/>
            </w:pPr>
            <w:r w:rsidRPr="00430BF9">
              <w:t>10, 20, 40, 60, 80</w:t>
            </w:r>
          </w:p>
        </w:tc>
        <w:tc>
          <w:tcPr>
            <w:tcW w:w="1360" w:type="dxa"/>
            <w:tcBorders>
              <w:top w:val="nil"/>
              <w:left w:val="single" w:sz="4" w:space="0" w:color="auto"/>
              <w:bottom w:val="nil"/>
              <w:right w:val="single" w:sz="4" w:space="0" w:color="auto"/>
            </w:tcBorders>
            <w:shd w:val="clear" w:color="auto" w:fill="auto"/>
            <w:vAlign w:val="center"/>
          </w:tcPr>
          <w:p w14:paraId="2ABF0932" w14:textId="77777777" w:rsidR="00FB4764" w:rsidRDefault="00FB4764" w:rsidP="00FB4764">
            <w:pPr>
              <w:pStyle w:val="TAC"/>
              <w:overflowPunct w:val="0"/>
              <w:autoSpaceDE w:val="0"/>
              <w:autoSpaceDN w:val="0"/>
              <w:adjustRightInd w:val="0"/>
              <w:rPr>
                <w:lang w:eastAsia="zh-CN"/>
              </w:rPr>
            </w:pPr>
          </w:p>
        </w:tc>
      </w:tr>
      <w:tr w:rsidR="00FB4764" w14:paraId="5C378851" w14:textId="77777777" w:rsidTr="00FB476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C0139A" w14:textId="77777777" w:rsidR="00FB4764" w:rsidRDefault="00FB4764" w:rsidP="00FB476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BCD47C" w14:textId="77777777" w:rsidR="00FB4764" w:rsidRDefault="00FB4764" w:rsidP="00FB476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307536" w14:textId="77777777" w:rsidR="00FB4764" w:rsidRPr="009546E5" w:rsidRDefault="00FB4764" w:rsidP="00FB4764">
            <w:pPr>
              <w:pStyle w:val="TAC"/>
              <w:overflowPunct w:val="0"/>
              <w:autoSpaceDE w:val="0"/>
              <w:autoSpaceDN w:val="0"/>
              <w:adjustRightInd w:val="0"/>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E0D5C21" w14:textId="77777777" w:rsidR="00FB4764" w:rsidRPr="00C85666" w:rsidRDefault="00FB4764" w:rsidP="00FB4764">
            <w:pPr>
              <w:pStyle w:val="TAC"/>
            </w:pPr>
            <w:r>
              <w:rPr>
                <w:rFonts w:cs="Arial"/>
                <w:szCs w:val="18"/>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942AB6" w14:textId="77777777" w:rsidR="00FB4764" w:rsidRDefault="00FB4764" w:rsidP="00FB4764">
            <w:pPr>
              <w:pStyle w:val="TAC"/>
              <w:overflowPunct w:val="0"/>
              <w:autoSpaceDE w:val="0"/>
              <w:autoSpaceDN w:val="0"/>
              <w:adjustRightInd w:val="0"/>
              <w:rPr>
                <w:lang w:eastAsia="zh-CN"/>
              </w:rPr>
            </w:pPr>
          </w:p>
        </w:tc>
      </w:tr>
      <w:tr w:rsidR="00FB4764" w14:paraId="658E5CEA" w14:textId="77777777" w:rsidTr="00FB4764">
        <w:trPr>
          <w:trHeight w:val="187"/>
        </w:trPr>
        <w:tc>
          <w:tcPr>
            <w:tcW w:w="1983" w:type="dxa"/>
            <w:tcBorders>
              <w:top w:val="nil"/>
              <w:left w:val="single" w:sz="4" w:space="0" w:color="auto"/>
              <w:bottom w:val="nil"/>
              <w:right w:val="single" w:sz="4" w:space="0" w:color="auto"/>
            </w:tcBorders>
            <w:shd w:val="clear" w:color="auto" w:fill="auto"/>
            <w:vAlign w:val="center"/>
          </w:tcPr>
          <w:p w14:paraId="59758389" w14:textId="77777777" w:rsidR="00FB4764" w:rsidRPr="00C870FD" w:rsidRDefault="00FB4764" w:rsidP="00FB4764">
            <w:pPr>
              <w:pStyle w:val="TAC"/>
              <w:overflowPunct w:val="0"/>
              <w:autoSpaceDE w:val="0"/>
              <w:autoSpaceDN w:val="0"/>
              <w:adjustRightInd w:val="0"/>
              <w:rPr>
                <w:lang w:eastAsia="zh-CN"/>
              </w:rPr>
            </w:pPr>
            <w:r>
              <w:rPr>
                <w:lang w:eastAsia="zh-CN"/>
              </w:rPr>
              <w:t>CA_n1A-n46C-n78(2A)</w:t>
            </w:r>
          </w:p>
        </w:tc>
        <w:tc>
          <w:tcPr>
            <w:tcW w:w="1690" w:type="dxa"/>
            <w:tcBorders>
              <w:top w:val="nil"/>
              <w:left w:val="single" w:sz="4" w:space="0" w:color="auto"/>
              <w:bottom w:val="nil"/>
              <w:right w:val="single" w:sz="4" w:space="0" w:color="auto"/>
            </w:tcBorders>
            <w:shd w:val="clear" w:color="auto" w:fill="auto"/>
            <w:vAlign w:val="center"/>
          </w:tcPr>
          <w:p w14:paraId="0C43FF21" w14:textId="77777777" w:rsidR="00FB4764" w:rsidRDefault="00FB4764" w:rsidP="00FB4764">
            <w:pPr>
              <w:pStyle w:val="TAC"/>
              <w:overflowPunct w:val="0"/>
              <w:autoSpaceDE w:val="0"/>
              <w:autoSpaceDN w:val="0"/>
              <w:adjustRightInd w:val="0"/>
              <w:rPr>
                <w:lang w:eastAsia="zh-CN"/>
              </w:rPr>
            </w:pPr>
            <w:r>
              <w:rPr>
                <w:lang w:eastAsia="zh-CN"/>
              </w:rPr>
              <w:t>CA_n1A-n46A</w:t>
            </w:r>
          </w:p>
          <w:p w14:paraId="279F5F18" w14:textId="77777777" w:rsidR="00FB4764" w:rsidRDefault="00FB4764" w:rsidP="00FB4764">
            <w:pPr>
              <w:pStyle w:val="TAC"/>
              <w:overflowPunct w:val="0"/>
              <w:autoSpaceDE w:val="0"/>
              <w:autoSpaceDN w:val="0"/>
              <w:adjustRightInd w:val="0"/>
              <w:rPr>
                <w:lang w:eastAsia="zh-CN"/>
              </w:rPr>
            </w:pPr>
            <w:r>
              <w:rPr>
                <w:lang w:eastAsia="zh-CN"/>
              </w:rPr>
              <w:t>CA_n1A-n78A</w:t>
            </w:r>
          </w:p>
          <w:p w14:paraId="280FE7D9" w14:textId="77777777" w:rsidR="00FB4764" w:rsidRDefault="00FB4764" w:rsidP="00FB4764">
            <w:pPr>
              <w:pStyle w:val="TAC"/>
              <w:overflowPunct w:val="0"/>
              <w:autoSpaceDE w:val="0"/>
              <w:autoSpaceDN w:val="0"/>
              <w:adjustRightInd w:val="0"/>
              <w:rPr>
                <w:lang w:eastAsia="zh-CN"/>
              </w:rPr>
            </w:pPr>
            <w:r>
              <w:rPr>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053E384B" w14:textId="77777777" w:rsidR="00FB4764" w:rsidRPr="00C54D16" w:rsidRDefault="00FB4764" w:rsidP="00FB4764">
            <w:pPr>
              <w:pStyle w:val="TAC"/>
              <w:overflowPunct w:val="0"/>
              <w:autoSpaceDE w:val="0"/>
              <w:autoSpaceDN w:val="0"/>
              <w:adjustRightInd w:val="0"/>
              <w:rPr>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F023B29" w14:textId="77777777" w:rsidR="00FB4764" w:rsidRDefault="00FB4764" w:rsidP="00FB4764">
            <w:pPr>
              <w:pStyle w:val="TAC"/>
            </w:pPr>
            <w:r w:rsidRPr="00333FC9">
              <w:t>5, 10, 15, 20, 25, 30, 40, 50</w:t>
            </w:r>
          </w:p>
        </w:tc>
        <w:tc>
          <w:tcPr>
            <w:tcW w:w="1360" w:type="dxa"/>
            <w:tcBorders>
              <w:top w:val="nil"/>
              <w:left w:val="single" w:sz="4" w:space="0" w:color="auto"/>
              <w:bottom w:val="nil"/>
              <w:right w:val="single" w:sz="4" w:space="0" w:color="auto"/>
            </w:tcBorders>
            <w:shd w:val="clear" w:color="auto" w:fill="auto"/>
            <w:vAlign w:val="center"/>
          </w:tcPr>
          <w:p w14:paraId="53A46A49" w14:textId="77777777" w:rsidR="00FB4764" w:rsidRDefault="00FB4764" w:rsidP="00FB4764">
            <w:pPr>
              <w:pStyle w:val="TAC"/>
              <w:overflowPunct w:val="0"/>
              <w:autoSpaceDE w:val="0"/>
              <w:autoSpaceDN w:val="0"/>
              <w:adjustRightInd w:val="0"/>
              <w:rPr>
                <w:lang w:eastAsia="zh-CN"/>
              </w:rPr>
            </w:pPr>
            <w:r>
              <w:rPr>
                <w:rFonts w:hint="eastAsia"/>
                <w:lang w:eastAsia="zh-CN"/>
              </w:rPr>
              <w:t>0</w:t>
            </w:r>
          </w:p>
        </w:tc>
      </w:tr>
      <w:tr w:rsidR="00FB4764" w14:paraId="71791F5D" w14:textId="77777777" w:rsidTr="00FB4764">
        <w:trPr>
          <w:trHeight w:val="187"/>
        </w:trPr>
        <w:tc>
          <w:tcPr>
            <w:tcW w:w="1983" w:type="dxa"/>
            <w:tcBorders>
              <w:top w:val="nil"/>
              <w:left w:val="single" w:sz="4" w:space="0" w:color="auto"/>
              <w:bottom w:val="nil"/>
              <w:right w:val="single" w:sz="4" w:space="0" w:color="auto"/>
            </w:tcBorders>
            <w:shd w:val="clear" w:color="auto" w:fill="auto"/>
            <w:vAlign w:val="center"/>
          </w:tcPr>
          <w:p w14:paraId="218F7A84" w14:textId="77777777" w:rsidR="00FB4764" w:rsidRDefault="00FB4764" w:rsidP="00FB476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85BD6F3" w14:textId="77777777" w:rsidR="00FB4764" w:rsidRPr="009546E5" w:rsidRDefault="00FB4764" w:rsidP="00FB4764">
            <w:pPr>
              <w:pStyle w:val="TAC"/>
              <w:overflowPunct w:val="0"/>
              <w:autoSpaceDE w:val="0"/>
              <w:autoSpaceDN w:val="0"/>
              <w:adjustRightInd w:val="0"/>
              <w:rPr>
                <w:lang w:eastAsia="zh-CN"/>
              </w:rPr>
            </w:pPr>
            <w:r>
              <w:rPr>
                <w:lang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1651D636" w14:textId="77777777" w:rsidR="00FB4764" w:rsidRPr="009546E5" w:rsidRDefault="00FB4764" w:rsidP="00FB4764">
            <w:pPr>
              <w:pStyle w:val="TAC"/>
              <w:overflowPunct w:val="0"/>
              <w:autoSpaceDE w:val="0"/>
              <w:autoSpaceDN w:val="0"/>
              <w:adjustRightInd w:val="0"/>
              <w:rPr>
                <w:lang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C93965B" w14:textId="77777777" w:rsidR="00FB4764" w:rsidRDefault="00FB4764" w:rsidP="00FB4764">
            <w:pPr>
              <w:pStyle w:val="TAC"/>
            </w:pPr>
            <w:r>
              <w:rPr>
                <w:rFonts w:cs="Arial"/>
                <w:szCs w:val="18"/>
              </w:rPr>
              <w:t>CA_n46C_BCS0</w:t>
            </w:r>
          </w:p>
        </w:tc>
        <w:tc>
          <w:tcPr>
            <w:tcW w:w="1360" w:type="dxa"/>
            <w:tcBorders>
              <w:top w:val="nil"/>
              <w:left w:val="single" w:sz="4" w:space="0" w:color="auto"/>
              <w:bottom w:val="nil"/>
              <w:right w:val="single" w:sz="4" w:space="0" w:color="auto"/>
            </w:tcBorders>
            <w:shd w:val="clear" w:color="auto" w:fill="auto"/>
            <w:vAlign w:val="center"/>
          </w:tcPr>
          <w:p w14:paraId="24FBF880" w14:textId="77777777" w:rsidR="00FB4764" w:rsidRDefault="00FB4764" w:rsidP="00FB4764">
            <w:pPr>
              <w:pStyle w:val="TAC"/>
              <w:overflowPunct w:val="0"/>
              <w:autoSpaceDE w:val="0"/>
              <w:autoSpaceDN w:val="0"/>
              <w:adjustRightInd w:val="0"/>
              <w:rPr>
                <w:lang w:eastAsia="zh-CN"/>
              </w:rPr>
            </w:pPr>
          </w:p>
        </w:tc>
      </w:tr>
      <w:tr w:rsidR="00FB4764" w14:paraId="12B3F641" w14:textId="77777777" w:rsidTr="00FB476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B51CF5" w14:textId="77777777" w:rsidR="00FB4764" w:rsidRDefault="00FB4764" w:rsidP="00FB476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24CBAF" w14:textId="77777777" w:rsidR="00FB4764" w:rsidRDefault="00FB4764" w:rsidP="00FB476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A6A289" w14:textId="77777777" w:rsidR="00FB4764" w:rsidRPr="009546E5" w:rsidRDefault="00FB4764" w:rsidP="00FB4764">
            <w:pPr>
              <w:pStyle w:val="TAC"/>
              <w:overflowPunct w:val="0"/>
              <w:autoSpaceDE w:val="0"/>
              <w:autoSpaceDN w:val="0"/>
              <w:adjustRightInd w:val="0"/>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6B630D1" w14:textId="77777777" w:rsidR="00FB4764" w:rsidRPr="00C85666" w:rsidRDefault="00FB4764" w:rsidP="00FB4764">
            <w:pPr>
              <w:pStyle w:val="TAC"/>
            </w:pPr>
            <w:r>
              <w:rPr>
                <w:rFonts w:cs="Arial"/>
                <w:szCs w:val="18"/>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7BB3F7" w14:textId="77777777" w:rsidR="00FB4764" w:rsidRDefault="00FB4764" w:rsidP="00FB4764">
            <w:pPr>
              <w:pStyle w:val="TAC"/>
              <w:overflowPunct w:val="0"/>
              <w:autoSpaceDE w:val="0"/>
              <w:autoSpaceDN w:val="0"/>
              <w:adjustRightInd w:val="0"/>
              <w:rPr>
                <w:lang w:eastAsia="zh-CN"/>
              </w:rPr>
            </w:pPr>
          </w:p>
        </w:tc>
      </w:tr>
      <w:tr w:rsidR="00FB4764" w14:paraId="70FE402E" w14:textId="77777777" w:rsidTr="00FB4764">
        <w:trPr>
          <w:trHeight w:val="187"/>
        </w:trPr>
        <w:tc>
          <w:tcPr>
            <w:tcW w:w="1983" w:type="dxa"/>
            <w:tcBorders>
              <w:top w:val="nil"/>
              <w:left w:val="single" w:sz="4" w:space="0" w:color="auto"/>
              <w:bottom w:val="nil"/>
              <w:right w:val="single" w:sz="4" w:space="0" w:color="auto"/>
            </w:tcBorders>
            <w:shd w:val="clear" w:color="auto" w:fill="auto"/>
            <w:vAlign w:val="center"/>
          </w:tcPr>
          <w:p w14:paraId="1CFAE831" w14:textId="77777777" w:rsidR="00FB4764" w:rsidRPr="00C870FD" w:rsidRDefault="00FB4764" w:rsidP="00FB4764">
            <w:pPr>
              <w:pStyle w:val="TAC"/>
              <w:overflowPunct w:val="0"/>
              <w:autoSpaceDE w:val="0"/>
              <w:autoSpaceDN w:val="0"/>
              <w:adjustRightInd w:val="0"/>
              <w:rPr>
                <w:lang w:eastAsia="zh-CN"/>
              </w:rPr>
            </w:pPr>
            <w:r>
              <w:rPr>
                <w:lang w:eastAsia="zh-CN"/>
              </w:rPr>
              <w:t>CA_n1A-n46D-n78(2A)</w:t>
            </w:r>
          </w:p>
        </w:tc>
        <w:tc>
          <w:tcPr>
            <w:tcW w:w="1690" w:type="dxa"/>
            <w:tcBorders>
              <w:top w:val="nil"/>
              <w:left w:val="single" w:sz="4" w:space="0" w:color="auto"/>
              <w:bottom w:val="nil"/>
              <w:right w:val="single" w:sz="4" w:space="0" w:color="auto"/>
            </w:tcBorders>
            <w:shd w:val="clear" w:color="auto" w:fill="auto"/>
            <w:vAlign w:val="center"/>
          </w:tcPr>
          <w:p w14:paraId="60AA6BB4" w14:textId="77777777" w:rsidR="00FB4764" w:rsidRDefault="00FB4764" w:rsidP="00FB4764">
            <w:pPr>
              <w:pStyle w:val="TAC"/>
              <w:overflowPunct w:val="0"/>
              <w:autoSpaceDE w:val="0"/>
              <w:autoSpaceDN w:val="0"/>
              <w:adjustRightInd w:val="0"/>
              <w:rPr>
                <w:lang w:eastAsia="zh-CN"/>
              </w:rPr>
            </w:pPr>
            <w:r>
              <w:rPr>
                <w:lang w:eastAsia="zh-CN"/>
              </w:rPr>
              <w:t>CA_n1A-n46A</w:t>
            </w:r>
          </w:p>
          <w:p w14:paraId="04F2B24F" w14:textId="77777777" w:rsidR="00FB4764" w:rsidRDefault="00FB4764" w:rsidP="00FB4764">
            <w:pPr>
              <w:pStyle w:val="TAC"/>
              <w:overflowPunct w:val="0"/>
              <w:autoSpaceDE w:val="0"/>
              <w:autoSpaceDN w:val="0"/>
              <w:adjustRightInd w:val="0"/>
              <w:rPr>
                <w:lang w:eastAsia="zh-CN"/>
              </w:rPr>
            </w:pPr>
            <w:r>
              <w:rPr>
                <w:lang w:eastAsia="zh-CN"/>
              </w:rPr>
              <w:t>CA_n1A-n78A</w:t>
            </w:r>
          </w:p>
          <w:p w14:paraId="6DAF32F9" w14:textId="77777777" w:rsidR="00FB4764" w:rsidRDefault="00FB4764" w:rsidP="00FB4764">
            <w:pPr>
              <w:pStyle w:val="TAC"/>
              <w:overflowPunct w:val="0"/>
              <w:autoSpaceDE w:val="0"/>
              <w:autoSpaceDN w:val="0"/>
              <w:adjustRightInd w:val="0"/>
              <w:rPr>
                <w:lang w:eastAsia="zh-CN"/>
              </w:rPr>
            </w:pPr>
            <w:r>
              <w:rPr>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75437616" w14:textId="77777777" w:rsidR="00FB4764" w:rsidRPr="00C54D16" w:rsidRDefault="00FB4764" w:rsidP="00FB4764">
            <w:pPr>
              <w:pStyle w:val="TAC"/>
              <w:overflowPunct w:val="0"/>
              <w:autoSpaceDE w:val="0"/>
              <w:autoSpaceDN w:val="0"/>
              <w:adjustRightInd w:val="0"/>
              <w:rPr>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8161F1B" w14:textId="77777777" w:rsidR="00FB4764" w:rsidRDefault="00FB4764" w:rsidP="00FB4764">
            <w:pPr>
              <w:pStyle w:val="TAC"/>
            </w:pPr>
            <w:r w:rsidRPr="00333FC9">
              <w:t>5, 10, 15, 20, 25, 30, 40, 50</w:t>
            </w:r>
          </w:p>
        </w:tc>
        <w:tc>
          <w:tcPr>
            <w:tcW w:w="1360" w:type="dxa"/>
            <w:tcBorders>
              <w:top w:val="nil"/>
              <w:left w:val="single" w:sz="4" w:space="0" w:color="auto"/>
              <w:bottom w:val="nil"/>
              <w:right w:val="single" w:sz="4" w:space="0" w:color="auto"/>
            </w:tcBorders>
            <w:shd w:val="clear" w:color="auto" w:fill="auto"/>
            <w:vAlign w:val="center"/>
          </w:tcPr>
          <w:p w14:paraId="43B4250D" w14:textId="77777777" w:rsidR="00FB4764" w:rsidRDefault="00FB4764" w:rsidP="00FB4764">
            <w:pPr>
              <w:pStyle w:val="TAC"/>
              <w:overflowPunct w:val="0"/>
              <w:autoSpaceDE w:val="0"/>
              <w:autoSpaceDN w:val="0"/>
              <w:adjustRightInd w:val="0"/>
              <w:rPr>
                <w:lang w:eastAsia="zh-CN"/>
              </w:rPr>
            </w:pPr>
            <w:r>
              <w:rPr>
                <w:rFonts w:hint="eastAsia"/>
                <w:lang w:eastAsia="zh-CN"/>
              </w:rPr>
              <w:t>0</w:t>
            </w:r>
          </w:p>
        </w:tc>
      </w:tr>
      <w:tr w:rsidR="00FB4764" w14:paraId="5CF3283B" w14:textId="77777777" w:rsidTr="00FB4764">
        <w:trPr>
          <w:trHeight w:val="187"/>
        </w:trPr>
        <w:tc>
          <w:tcPr>
            <w:tcW w:w="1983" w:type="dxa"/>
            <w:tcBorders>
              <w:top w:val="nil"/>
              <w:left w:val="single" w:sz="4" w:space="0" w:color="auto"/>
              <w:bottom w:val="nil"/>
              <w:right w:val="single" w:sz="4" w:space="0" w:color="auto"/>
            </w:tcBorders>
            <w:shd w:val="clear" w:color="auto" w:fill="auto"/>
            <w:vAlign w:val="center"/>
          </w:tcPr>
          <w:p w14:paraId="64F12A75" w14:textId="77777777" w:rsidR="00FB4764" w:rsidRDefault="00FB4764" w:rsidP="00FB476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2F6AD30" w14:textId="77777777" w:rsidR="00FB4764" w:rsidRPr="009546E5" w:rsidRDefault="00FB4764" w:rsidP="00FB4764">
            <w:pPr>
              <w:pStyle w:val="TAC"/>
              <w:overflowPunct w:val="0"/>
              <w:autoSpaceDE w:val="0"/>
              <w:autoSpaceDN w:val="0"/>
              <w:adjustRightInd w:val="0"/>
              <w:rPr>
                <w:lang w:eastAsia="zh-CN"/>
              </w:rPr>
            </w:pPr>
            <w:r>
              <w:rPr>
                <w:lang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1C5EC662" w14:textId="77777777" w:rsidR="00FB4764" w:rsidRPr="009546E5" w:rsidRDefault="00FB4764" w:rsidP="00FB4764">
            <w:pPr>
              <w:pStyle w:val="TAC"/>
              <w:overflowPunct w:val="0"/>
              <w:autoSpaceDE w:val="0"/>
              <w:autoSpaceDN w:val="0"/>
              <w:adjustRightInd w:val="0"/>
              <w:rPr>
                <w:lang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AED5D10" w14:textId="77777777" w:rsidR="00FB4764" w:rsidRDefault="00FB4764" w:rsidP="00FB4764">
            <w:pPr>
              <w:pStyle w:val="TAC"/>
            </w:pPr>
            <w:r>
              <w:rPr>
                <w:rFonts w:cs="Arial"/>
                <w:szCs w:val="18"/>
              </w:rPr>
              <w:t>CA_n46D_BCS0</w:t>
            </w:r>
          </w:p>
        </w:tc>
        <w:tc>
          <w:tcPr>
            <w:tcW w:w="1360" w:type="dxa"/>
            <w:tcBorders>
              <w:top w:val="nil"/>
              <w:left w:val="single" w:sz="4" w:space="0" w:color="auto"/>
              <w:bottom w:val="nil"/>
              <w:right w:val="single" w:sz="4" w:space="0" w:color="auto"/>
            </w:tcBorders>
            <w:shd w:val="clear" w:color="auto" w:fill="auto"/>
            <w:vAlign w:val="center"/>
          </w:tcPr>
          <w:p w14:paraId="7F18293E" w14:textId="77777777" w:rsidR="00FB4764" w:rsidRDefault="00FB4764" w:rsidP="00FB4764">
            <w:pPr>
              <w:pStyle w:val="TAC"/>
              <w:overflowPunct w:val="0"/>
              <w:autoSpaceDE w:val="0"/>
              <w:autoSpaceDN w:val="0"/>
              <w:adjustRightInd w:val="0"/>
              <w:rPr>
                <w:lang w:eastAsia="zh-CN"/>
              </w:rPr>
            </w:pPr>
          </w:p>
        </w:tc>
      </w:tr>
      <w:tr w:rsidR="00FB4764" w14:paraId="14DFA547" w14:textId="77777777" w:rsidTr="00FB476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5B513F" w14:textId="77777777" w:rsidR="00FB4764" w:rsidRDefault="00FB4764" w:rsidP="00FB476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48DAB9" w14:textId="77777777" w:rsidR="00FB4764" w:rsidRDefault="00FB4764" w:rsidP="00FB476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FB8FFF" w14:textId="77777777" w:rsidR="00FB4764" w:rsidRPr="009546E5" w:rsidRDefault="00FB4764" w:rsidP="00FB4764">
            <w:pPr>
              <w:pStyle w:val="TAC"/>
              <w:overflowPunct w:val="0"/>
              <w:autoSpaceDE w:val="0"/>
              <w:autoSpaceDN w:val="0"/>
              <w:adjustRightInd w:val="0"/>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BD00A99" w14:textId="77777777" w:rsidR="00FB4764" w:rsidRPr="00C85666" w:rsidRDefault="00FB4764" w:rsidP="00FB4764">
            <w:pPr>
              <w:pStyle w:val="TAC"/>
            </w:pPr>
            <w:r>
              <w:rPr>
                <w:rFonts w:cs="Arial"/>
                <w:szCs w:val="18"/>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3344B5" w14:textId="77777777" w:rsidR="00FB4764" w:rsidRDefault="00FB4764" w:rsidP="00FB4764">
            <w:pPr>
              <w:pStyle w:val="TAC"/>
              <w:overflowPunct w:val="0"/>
              <w:autoSpaceDE w:val="0"/>
              <w:autoSpaceDN w:val="0"/>
              <w:adjustRightInd w:val="0"/>
              <w:rPr>
                <w:lang w:eastAsia="zh-CN"/>
              </w:rPr>
            </w:pPr>
          </w:p>
        </w:tc>
      </w:tr>
      <w:tr w:rsidR="00FB4764" w14:paraId="7ABF8D75" w14:textId="77777777" w:rsidTr="00FB4764">
        <w:trPr>
          <w:trHeight w:val="187"/>
        </w:trPr>
        <w:tc>
          <w:tcPr>
            <w:tcW w:w="1983" w:type="dxa"/>
            <w:tcBorders>
              <w:top w:val="nil"/>
              <w:left w:val="single" w:sz="4" w:space="0" w:color="auto"/>
              <w:bottom w:val="nil"/>
              <w:right w:val="single" w:sz="4" w:space="0" w:color="auto"/>
            </w:tcBorders>
            <w:shd w:val="clear" w:color="auto" w:fill="auto"/>
            <w:vAlign w:val="center"/>
          </w:tcPr>
          <w:p w14:paraId="62D4603E" w14:textId="77777777" w:rsidR="00FB4764" w:rsidRPr="00C870FD" w:rsidRDefault="00FB4764" w:rsidP="00FB4764">
            <w:pPr>
              <w:pStyle w:val="TAC"/>
              <w:overflowPunct w:val="0"/>
              <w:autoSpaceDE w:val="0"/>
              <w:autoSpaceDN w:val="0"/>
              <w:adjustRightInd w:val="0"/>
              <w:rPr>
                <w:lang w:eastAsia="zh-CN"/>
              </w:rPr>
            </w:pPr>
            <w:r>
              <w:rPr>
                <w:lang w:eastAsia="zh-CN"/>
              </w:rPr>
              <w:t>CA_n1A-n46(2A)-n78(2A)</w:t>
            </w:r>
          </w:p>
        </w:tc>
        <w:tc>
          <w:tcPr>
            <w:tcW w:w="1690" w:type="dxa"/>
            <w:tcBorders>
              <w:top w:val="nil"/>
              <w:left w:val="single" w:sz="4" w:space="0" w:color="auto"/>
              <w:bottom w:val="nil"/>
              <w:right w:val="single" w:sz="4" w:space="0" w:color="auto"/>
            </w:tcBorders>
            <w:shd w:val="clear" w:color="auto" w:fill="auto"/>
            <w:vAlign w:val="center"/>
          </w:tcPr>
          <w:p w14:paraId="087D275C" w14:textId="77777777" w:rsidR="00FB4764" w:rsidRDefault="00FB4764" w:rsidP="00FB4764">
            <w:pPr>
              <w:pStyle w:val="TAC"/>
              <w:overflowPunct w:val="0"/>
              <w:autoSpaceDE w:val="0"/>
              <w:autoSpaceDN w:val="0"/>
              <w:adjustRightInd w:val="0"/>
              <w:rPr>
                <w:lang w:eastAsia="zh-CN"/>
              </w:rPr>
            </w:pPr>
            <w:r>
              <w:rPr>
                <w:lang w:eastAsia="zh-CN"/>
              </w:rPr>
              <w:t>CA_n1A-n46A</w:t>
            </w:r>
          </w:p>
          <w:p w14:paraId="445B9910" w14:textId="77777777" w:rsidR="00FB4764" w:rsidRDefault="00FB4764" w:rsidP="00FB4764">
            <w:pPr>
              <w:pStyle w:val="TAC"/>
              <w:overflowPunct w:val="0"/>
              <w:autoSpaceDE w:val="0"/>
              <w:autoSpaceDN w:val="0"/>
              <w:adjustRightInd w:val="0"/>
              <w:rPr>
                <w:lang w:eastAsia="zh-CN"/>
              </w:rPr>
            </w:pPr>
            <w:r>
              <w:rPr>
                <w:lang w:eastAsia="zh-CN"/>
              </w:rPr>
              <w:t>CA_n1A-n78A</w:t>
            </w:r>
          </w:p>
          <w:p w14:paraId="090BCDD6" w14:textId="77777777" w:rsidR="00FB4764" w:rsidRDefault="00FB4764" w:rsidP="00FB4764">
            <w:pPr>
              <w:pStyle w:val="TAC"/>
              <w:overflowPunct w:val="0"/>
              <w:autoSpaceDE w:val="0"/>
              <w:autoSpaceDN w:val="0"/>
              <w:adjustRightInd w:val="0"/>
              <w:rPr>
                <w:lang w:eastAsia="zh-CN"/>
              </w:rPr>
            </w:pPr>
            <w:r>
              <w:rPr>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24E4481C" w14:textId="77777777" w:rsidR="00FB4764" w:rsidRPr="00C54D16" w:rsidRDefault="00FB4764" w:rsidP="00FB4764">
            <w:pPr>
              <w:pStyle w:val="TAC"/>
              <w:overflowPunct w:val="0"/>
              <w:autoSpaceDE w:val="0"/>
              <w:autoSpaceDN w:val="0"/>
              <w:adjustRightInd w:val="0"/>
              <w:rPr>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4AF2AF1" w14:textId="77777777" w:rsidR="00FB4764" w:rsidRDefault="00FB4764" w:rsidP="00FB4764">
            <w:pPr>
              <w:pStyle w:val="TAC"/>
            </w:pPr>
            <w:r w:rsidRPr="00333FC9">
              <w:t>5, 10, 15, 20, 25, 30, 40, 50</w:t>
            </w:r>
          </w:p>
        </w:tc>
        <w:tc>
          <w:tcPr>
            <w:tcW w:w="1360" w:type="dxa"/>
            <w:tcBorders>
              <w:top w:val="nil"/>
              <w:left w:val="single" w:sz="4" w:space="0" w:color="auto"/>
              <w:bottom w:val="nil"/>
              <w:right w:val="single" w:sz="4" w:space="0" w:color="auto"/>
            </w:tcBorders>
            <w:shd w:val="clear" w:color="auto" w:fill="auto"/>
            <w:vAlign w:val="center"/>
          </w:tcPr>
          <w:p w14:paraId="2F0F5869" w14:textId="77777777" w:rsidR="00FB4764" w:rsidRDefault="00FB4764" w:rsidP="00FB4764">
            <w:pPr>
              <w:pStyle w:val="TAC"/>
              <w:overflowPunct w:val="0"/>
              <w:autoSpaceDE w:val="0"/>
              <w:autoSpaceDN w:val="0"/>
              <w:adjustRightInd w:val="0"/>
              <w:rPr>
                <w:lang w:eastAsia="zh-CN"/>
              </w:rPr>
            </w:pPr>
            <w:r>
              <w:rPr>
                <w:rFonts w:hint="eastAsia"/>
                <w:lang w:eastAsia="zh-CN"/>
              </w:rPr>
              <w:t>0</w:t>
            </w:r>
          </w:p>
        </w:tc>
      </w:tr>
      <w:tr w:rsidR="00FB4764" w14:paraId="656D0FEC" w14:textId="77777777" w:rsidTr="00FB4764">
        <w:trPr>
          <w:trHeight w:val="187"/>
        </w:trPr>
        <w:tc>
          <w:tcPr>
            <w:tcW w:w="1983" w:type="dxa"/>
            <w:tcBorders>
              <w:top w:val="nil"/>
              <w:left w:val="single" w:sz="4" w:space="0" w:color="auto"/>
              <w:bottom w:val="nil"/>
              <w:right w:val="single" w:sz="4" w:space="0" w:color="auto"/>
            </w:tcBorders>
            <w:shd w:val="clear" w:color="auto" w:fill="auto"/>
            <w:vAlign w:val="center"/>
          </w:tcPr>
          <w:p w14:paraId="21A2AF20" w14:textId="77777777" w:rsidR="00FB4764" w:rsidRDefault="00FB4764" w:rsidP="00FB476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9252E92" w14:textId="77777777" w:rsidR="00FB4764" w:rsidRPr="009546E5" w:rsidRDefault="00FB4764" w:rsidP="00FB4764">
            <w:pPr>
              <w:pStyle w:val="TAC"/>
              <w:overflowPunct w:val="0"/>
              <w:autoSpaceDE w:val="0"/>
              <w:autoSpaceDN w:val="0"/>
              <w:adjustRightInd w:val="0"/>
              <w:rPr>
                <w:lang w:eastAsia="zh-CN"/>
              </w:rPr>
            </w:pPr>
            <w:r>
              <w:rPr>
                <w:lang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22788FFA" w14:textId="77777777" w:rsidR="00FB4764" w:rsidRPr="009546E5" w:rsidRDefault="00FB4764" w:rsidP="00FB4764">
            <w:pPr>
              <w:pStyle w:val="TAC"/>
              <w:overflowPunct w:val="0"/>
              <w:autoSpaceDE w:val="0"/>
              <w:autoSpaceDN w:val="0"/>
              <w:adjustRightInd w:val="0"/>
              <w:rPr>
                <w:lang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63823E5" w14:textId="77777777" w:rsidR="00FB4764" w:rsidRDefault="00FB4764" w:rsidP="00FB4764">
            <w:pPr>
              <w:pStyle w:val="TAC"/>
            </w:pPr>
            <w:r>
              <w:rPr>
                <w:rFonts w:cs="Arial"/>
                <w:szCs w:val="18"/>
              </w:rPr>
              <w:t>CA_n46(2A)_BCS0</w:t>
            </w:r>
          </w:p>
        </w:tc>
        <w:tc>
          <w:tcPr>
            <w:tcW w:w="1360" w:type="dxa"/>
            <w:tcBorders>
              <w:top w:val="nil"/>
              <w:left w:val="single" w:sz="4" w:space="0" w:color="auto"/>
              <w:bottom w:val="nil"/>
              <w:right w:val="single" w:sz="4" w:space="0" w:color="auto"/>
            </w:tcBorders>
            <w:shd w:val="clear" w:color="auto" w:fill="auto"/>
            <w:vAlign w:val="center"/>
          </w:tcPr>
          <w:p w14:paraId="32C5B2E7" w14:textId="77777777" w:rsidR="00FB4764" w:rsidRDefault="00FB4764" w:rsidP="00FB4764">
            <w:pPr>
              <w:pStyle w:val="TAC"/>
              <w:overflowPunct w:val="0"/>
              <w:autoSpaceDE w:val="0"/>
              <w:autoSpaceDN w:val="0"/>
              <w:adjustRightInd w:val="0"/>
              <w:rPr>
                <w:lang w:eastAsia="zh-CN"/>
              </w:rPr>
            </w:pPr>
          </w:p>
        </w:tc>
      </w:tr>
      <w:tr w:rsidR="00FB4764" w14:paraId="4FF80328" w14:textId="77777777" w:rsidTr="00FB476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08BFEE" w14:textId="77777777" w:rsidR="00FB4764" w:rsidRDefault="00FB4764" w:rsidP="00FB476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B7D636" w14:textId="77777777" w:rsidR="00FB4764" w:rsidRDefault="00FB4764" w:rsidP="00FB476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A1E421" w14:textId="77777777" w:rsidR="00FB4764" w:rsidRPr="009546E5" w:rsidRDefault="00FB4764" w:rsidP="00FB4764">
            <w:pPr>
              <w:pStyle w:val="TAC"/>
              <w:overflowPunct w:val="0"/>
              <w:autoSpaceDE w:val="0"/>
              <w:autoSpaceDN w:val="0"/>
              <w:adjustRightInd w:val="0"/>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6B9B268" w14:textId="77777777" w:rsidR="00FB4764" w:rsidRPr="00C85666" w:rsidRDefault="00FB4764" w:rsidP="00FB4764">
            <w:pPr>
              <w:pStyle w:val="TAC"/>
            </w:pPr>
            <w:r>
              <w:rPr>
                <w:rFonts w:cs="Arial"/>
                <w:szCs w:val="18"/>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FE39B0" w14:textId="77777777" w:rsidR="00FB4764" w:rsidRDefault="00FB4764" w:rsidP="00FB4764">
            <w:pPr>
              <w:pStyle w:val="TAC"/>
              <w:overflowPunct w:val="0"/>
              <w:autoSpaceDE w:val="0"/>
              <w:autoSpaceDN w:val="0"/>
              <w:adjustRightInd w:val="0"/>
              <w:rPr>
                <w:lang w:eastAsia="zh-CN"/>
              </w:rPr>
            </w:pPr>
          </w:p>
        </w:tc>
      </w:tr>
    </w:tbl>
    <w:p w14:paraId="789DF6C9" w14:textId="77777777" w:rsidR="00FB4764" w:rsidRDefault="00FB4764" w:rsidP="00FB4764">
      <w:pPr>
        <w:rPr>
          <w:lang w:eastAsia="ko-KR"/>
        </w:rPr>
      </w:pPr>
    </w:p>
    <w:p w14:paraId="5F117461" w14:textId="47A31A81" w:rsidR="00FB4764" w:rsidRDefault="00FB4764" w:rsidP="00FB4764">
      <w:pPr>
        <w:pStyle w:val="41"/>
      </w:pPr>
      <w:bookmarkStart w:id="459" w:name="_Toc136288408"/>
      <w:r>
        <w:t>5.42.1.3</w:t>
      </w:r>
      <w:r>
        <w:tab/>
      </w:r>
      <w:r w:rsidRPr="003474CF">
        <w:t>∆T</w:t>
      </w:r>
      <w:r w:rsidRPr="003474CF">
        <w:rPr>
          <w:vertAlign w:val="subscript"/>
        </w:rPr>
        <w:t>IB,c</w:t>
      </w:r>
      <w:r w:rsidRPr="003474CF">
        <w:t xml:space="preserve"> and ∆R</w:t>
      </w:r>
      <w:r w:rsidRPr="003474CF">
        <w:rPr>
          <w:vertAlign w:val="subscript"/>
        </w:rPr>
        <w:t>IB,c</w:t>
      </w:r>
      <w:r w:rsidRPr="003474CF">
        <w:t xml:space="preserve"> values</w:t>
      </w:r>
      <w:bookmarkEnd w:id="459"/>
    </w:p>
    <w:p w14:paraId="3BAA94B7" w14:textId="77777777" w:rsidR="00FB4764" w:rsidRDefault="00FB4764" w:rsidP="00FB4764">
      <w:r>
        <w:t xml:space="preserve">For </w:t>
      </w:r>
      <w:r>
        <w:rPr>
          <w:lang w:eastAsia="zh-CN"/>
        </w:rPr>
        <w:t>CA_n1</w:t>
      </w:r>
      <w:r>
        <w:t>-n46</w:t>
      </w:r>
      <w:r>
        <w:rPr>
          <w:lang w:eastAsia="zh-CN"/>
        </w:rPr>
        <w:t>-</w:t>
      </w:r>
      <w:r>
        <w:rPr>
          <w:rFonts w:hint="eastAsia"/>
          <w:lang w:eastAsia="zh-CN"/>
        </w:rPr>
        <w:t>n</w:t>
      </w:r>
      <w:r>
        <w:rPr>
          <w:lang w:eastAsia="zh-CN"/>
        </w:rPr>
        <w:t>78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proposed in the tables below.</w:t>
      </w:r>
    </w:p>
    <w:p w14:paraId="1A180467" w14:textId="7354B31C" w:rsidR="00FB4764" w:rsidRDefault="00FB4764" w:rsidP="00FB4764">
      <w:pPr>
        <w:pStyle w:val="TH"/>
        <w:rPr>
          <w:rFonts w:cs="Arial"/>
        </w:rPr>
      </w:pPr>
      <w:r>
        <w:rPr>
          <w:rFonts w:cs="Arial"/>
        </w:rPr>
        <w:t xml:space="preserve">Table </w:t>
      </w:r>
      <w:r>
        <w:rPr>
          <w:rFonts w:cs="Arial" w:hint="eastAsia"/>
        </w:rPr>
        <w:t>5.</w:t>
      </w:r>
      <w:r>
        <w:rPr>
          <w:rFonts w:cs="Arial"/>
        </w:rPr>
        <w:t>42.1.3-1: ΔT</w:t>
      </w:r>
      <w:r w:rsidRPr="00FB4764">
        <w:rPr>
          <w:rFonts w:cs="Arial"/>
          <w:vertAlign w:val="subscript"/>
        </w:rPr>
        <w:t>IB,c</w:t>
      </w:r>
      <w:r w:rsidRPr="00FB4764">
        <w:rPr>
          <w:rFonts w:cs="Arial"/>
        </w:rPr>
        <w:t xml:space="preserve"> due to NR CA (t</w:t>
      </w:r>
      <w:r w:rsidRPr="003474CF">
        <w:rPr>
          <w:rFonts w:cs="Arial"/>
        </w:rPr>
        <w: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FB4764" w14:paraId="75BEBF2E" w14:textId="77777777" w:rsidTr="00FB4764">
        <w:trPr>
          <w:jc w:val="center"/>
        </w:trPr>
        <w:tc>
          <w:tcPr>
            <w:tcW w:w="2336" w:type="dxa"/>
            <w:vMerge w:val="restart"/>
            <w:tcBorders>
              <w:top w:val="single" w:sz="4" w:space="0" w:color="auto"/>
              <w:left w:val="single" w:sz="4" w:space="0" w:color="auto"/>
              <w:right w:val="single" w:sz="4" w:space="0" w:color="auto"/>
            </w:tcBorders>
          </w:tcPr>
          <w:p w14:paraId="266DA7AE" w14:textId="77777777" w:rsidR="00FB4764" w:rsidRDefault="00FB4764" w:rsidP="00FB4764">
            <w:pPr>
              <w:keepNext/>
              <w:keepLines/>
              <w:spacing w:after="0"/>
              <w:jc w:val="center"/>
              <w:rPr>
                <w:rFonts w:ascii="Arial" w:hAnsi="Arial"/>
                <w:b/>
                <w:sz w:val="18"/>
              </w:rPr>
            </w:pPr>
            <w:r>
              <w:rPr>
                <w:rFonts w:ascii="Arial" w:hAnsi="Arial"/>
                <w:b/>
                <w:sz w:val="18"/>
              </w:rPr>
              <w:t xml:space="preserve">Inter-band </w:t>
            </w:r>
            <w:r>
              <w:rPr>
                <w:rFonts w:ascii="Arial" w:hAnsi="Arial"/>
                <w:b/>
                <w:sz w:val="18"/>
                <w:lang w:eastAsia="zh-CN"/>
              </w:rPr>
              <w:t>CA</w:t>
            </w:r>
            <w:r>
              <w:rPr>
                <w:rFonts w:ascii="Arial"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7C683E5" w14:textId="77777777" w:rsidR="00FB4764" w:rsidRDefault="00FB4764" w:rsidP="00FB4764">
            <w:pPr>
              <w:keepNext/>
              <w:keepLines/>
              <w:spacing w:after="0"/>
              <w:jc w:val="center"/>
              <w:rPr>
                <w:rFonts w:ascii="Arial" w:hAnsi="Arial"/>
                <w:b/>
                <w:sz w:val="18"/>
              </w:rPr>
            </w:pPr>
            <w:r w:rsidRPr="00901DE9">
              <w:rPr>
                <w:rFonts w:ascii="Arial" w:hAnsi="Arial"/>
                <w:b/>
                <w:sz w:val="18"/>
              </w:rPr>
              <w:t>ΔT</w:t>
            </w:r>
            <w:r w:rsidRPr="00901DE9">
              <w:rPr>
                <w:rFonts w:ascii="Arial" w:hAnsi="Arial"/>
                <w:b/>
                <w:sz w:val="18"/>
                <w:vertAlign w:val="subscript"/>
              </w:rPr>
              <w:t>IB,c</w:t>
            </w:r>
            <w:r w:rsidRPr="00901DE9">
              <w:rPr>
                <w:rFonts w:ascii="Arial" w:hAnsi="Arial"/>
                <w:b/>
                <w:sz w:val="18"/>
              </w:rPr>
              <w:t xml:space="preserve"> for NR bands (dB)</w:t>
            </w:r>
            <w:r w:rsidRPr="00901DE9">
              <w:rPr>
                <w:rFonts w:ascii="Arial" w:hAnsi="Arial"/>
                <w:b/>
                <w:sz w:val="18"/>
                <w:vertAlign w:val="superscript"/>
              </w:rPr>
              <w:t>8</w:t>
            </w:r>
          </w:p>
        </w:tc>
      </w:tr>
      <w:tr w:rsidR="00FB4764" w14:paraId="79C15E0C" w14:textId="77777777" w:rsidTr="00FB4764">
        <w:trPr>
          <w:jc w:val="center"/>
        </w:trPr>
        <w:tc>
          <w:tcPr>
            <w:tcW w:w="2336" w:type="dxa"/>
            <w:vMerge/>
            <w:tcBorders>
              <w:left w:val="single" w:sz="4" w:space="0" w:color="auto"/>
              <w:bottom w:val="single" w:sz="4" w:space="0" w:color="auto"/>
              <w:right w:val="single" w:sz="4" w:space="0" w:color="auto"/>
            </w:tcBorders>
          </w:tcPr>
          <w:p w14:paraId="31B9437E" w14:textId="77777777" w:rsidR="00FB4764" w:rsidRDefault="00FB4764" w:rsidP="00FB4764">
            <w:pPr>
              <w:keepNext/>
              <w:keepLines/>
              <w:spacing w:after="0"/>
              <w:jc w:val="center"/>
              <w:rPr>
                <w:rFonts w:ascii="Arial"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B5F1550" w14:textId="77777777" w:rsidR="00FB4764" w:rsidRDefault="00FB4764" w:rsidP="00FB4764">
            <w:pPr>
              <w:keepNext/>
              <w:keepLines/>
              <w:spacing w:after="0"/>
              <w:jc w:val="center"/>
              <w:rPr>
                <w:rFonts w:ascii="Arial" w:hAnsi="Arial"/>
                <w:b/>
                <w:sz w:val="18"/>
              </w:rPr>
            </w:pPr>
            <w:r w:rsidRPr="00901DE9">
              <w:rPr>
                <w:rFonts w:ascii="Arial" w:hAnsi="Arial"/>
                <w:b/>
                <w:sz w:val="18"/>
              </w:rPr>
              <w:t>Component band in order of bands in configuration</w:t>
            </w:r>
            <w:r w:rsidRPr="00901DE9">
              <w:rPr>
                <w:rFonts w:ascii="Arial" w:hAnsi="Arial"/>
                <w:b/>
                <w:sz w:val="18"/>
                <w:vertAlign w:val="superscript"/>
              </w:rPr>
              <w:t>9</w:t>
            </w:r>
          </w:p>
        </w:tc>
      </w:tr>
      <w:tr w:rsidR="00FB4764" w14:paraId="4103BF57" w14:textId="77777777" w:rsidTr="00FB476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A41F736" w14:textId="77777777" w:rsidR="00FB4764" w:rsidRDefault="00FB4764" w:rsidP="00FB4764">
            <w:pPr>
              <w:keepNext/>
              <w:keepLines/>
              <w:spacing w:after="0"/>
              <w:jc w:val="center"/>
              <w:rPr>
                <w:rFonts w:ascii="Arial"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n1</w:t>
            </w:r>
            <w:r>
              <w:rPr>
                <w:rFonts w:ascii="Arial" w:eastAsia="等线" w:hAnsi="Arial"/>
                <w:sz w:val="18"/>
                <w:lang w:val="sv-SE" w:eastAsia="ja-JP"/>
              </w:rPr>
              <w:t>-</w:t>
            </w:r>
            <w:r>
              <w:rPr>
                <w:rFonts w:ascii="Arial" w:eastAsia="等线" w:hAnsi="Arial"/>
                <w:sz w:val="18"/>
                <w:lang w:val="en-US" w:eastAsia="zh-CN"/>
              </w:rPr>
              <w:t>n46</w:t>
            </w:r>
            <w:r>
              <w:rPr>
                <w:rFonts w:ascii="Arial" w:eastAsia="等线" w:hAnsi="Arial"/>
                <w:sz w:val="18"/>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1FB5880B" w14:textId="77777777" w:rsidR="00FB4764" w:rsidRPr="00A27690" w:rsidRDefault="00FB4764" w:rsidP="00FB4764">
            <w:pPr>
              <w:keepNext/>
              <w:keepLines/>
              <w:spacing w:after="0"/>
              <w:jc w:val="center"/>
              <w:rPr>
                <w:rFonts w:ascii="Arial" w:eastAsia="等线" w:hAnsi="Arial" w:cs="Arial"/>
                <w:sz w:val="18"/>
                <w:szCs w:val="18"/>
                <w:lang w:val="en-US" w:eastAsia="zh-CN"/>
              </w:rPr>
            </w:pPr>
            <w:r w:rsidRPr="00A27690">
              <w:rPr>
                <w:rFonts w:ascii="Arial" w:hAnsi="Arial" w:cs="Arial"/>
                <w:sz w:val="18"/>
                <w:szCs w:val="18"/>
                <w:lang w:eastAsia="ja-JP"/>
              </w:rPr>
              <w:t>0.</w:t>
            </w:r>
            <w:r>
              <w:rPr>
                <w:rFonts w:ascii="Arial" w:hAnsi="Arial" w:cs="Arial"/>
                <w:sz w:val="18"/>
                <w:szCs w:val="18"/>
                <w:lang w:eastAsia="ja-JP"/>
              </w:rPr>
              <w:t>3</w:t>
            </w:r>
          </w:p>
        </w:tc>
        <w:tc>
          <w:tcPr>
            <w:tcW w:w="1968" w:type="dxa"/>
            <w:tcBorders>
              <w:top w:val="single" w:sz="4" w:space="0" w:color="auto"/>
              <w:left w:val="single" w:sz="4" w:space="0" w:color="auto"/>
              <w:bottom w:val="single" w:sz="4" w:space="0" w:color="auto"/>
              <w:right w:val="single" w:sz="4" w:space="0" w:color="auto"/>
            </w:tcBorders>
            <w:vAlign w:val="center"/>
          </w:tcPr>
          <w:p w14:paraId="1230D508" w14:textId="77777777" w:rsidR="00FB4764" w:rsidRPr="00A27690" w:rsidRDefault="00FB4764" w:rsidP="00FB4764">
            <w:pPr>
              <w:keepNext/>
              <w:keepLines/>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76694EDF" w14:textId="77777777" w:rsidR="00FB4764" w:rsidRPr="00A27690" w:rsidRDefault="00FB4764" w:rsidP="00FB4764">
            <w:pPr>
              <w:keepNext/>
              <w:keepLines/>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0.8</w:t>
            </w:r>
          </w:p>
        </w:tc>
      </w:tr>
      <w:tr w:rsidR="00FB4764" w14:paraId="68A0F862" w14:textId="77777777" w:rsidTr="00FB4764">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47D05009" w14:textId="77777777" w:rsidR="00FB4764" w:rsidRPr="00901DE9" w:rsidRDefault="00FB4764" w:rsidP="00FB4764">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1D9B4489" w14:textId="77777777" w:rsidR="00FB4764" w:rsidRDefault="00FB4764" w:rsidP="00FB4764">
            <w:pPr>
              <w:keepNext/>
              <w:keepLines/>
              <w:spacing w:after="0"/>
              <w:ind w:left="851" w:hanging="851"/>
              <w:rPr>
                <w:rFonts w:ascii="Arial"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0265C5C9" w14:textId="77777777" w:rsidR="00FB4764" w:rsidRDefault="00FB4764" w:rsidP="00FB4764">
      <w:pPr>
        <w:rPr>
          <w:lang w:eastAsia="ko-KR"/>
        </w:rPr>
      </w:pPr>
    </w:p>
    <w:p w14:paraId="15615F01" w14:textId="1BFEBC7A" w:rsidR="00FB4764" w:rsidRPr="003474CF" w:rsidRDefault="00FB4764" w:rsidP="00FB4764">
      <w:pPr>
        <w:pStyle w:val="TH"/>
        <w:rPr>
          <w:rFonts w:cs="Arial"/>
        </w:rPr>
      </w:pPr>
      <w:r>
        <w:rPr>
          <w:rFonts w:cs="Arial"/>
        </w:rPr>
        <w:t>Table 5.42.1.3-2: ΔR</w:t>
      </w:r>
      <w:r w:rsidRPr="00FB4764">
        <w:rPr>
          <w:rFonts w:cs="Arial"/>
          <w:vertAlign w:val="subscript"/>
        </w:rPr>
        <w:t>IB,c</w:t>
      </w:r>
      <w:r w:rsidRPr="00FB4764">
        <w:rPr>
          <w:rFonts w:cs="Arial"/>
        </w:rPr>
        <w:t xml:space="preserve"> due to NR CA (t</w:t>
      </w:r>
      <w:r w:rsidRPr="003474CF">
        <w:rPr>
          <w:rFonts w:cs="Arial"/>
        </w:rPr>
        <w: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FB4764" w:rsidRPr="00F92868" w14:paraId="0A0C1137" w14:textId="77777777" w:rsidTr="00FB4764">
        <w:trPr>
          <w:trHeight w:val="187"/>
          <w:jc w:val="center"/>
        </w:trPr>
        <w:tc>
          <w:tcPr>
            <w:tcW w:w="1594" w:type="dxa"/>
            <w:vMerge w:val="restart"/>
          </w:tcPr>
          <w:p w14:paraId="53865892" w14:textId="77777777" w:rsidR="00FB4764" w:rsidRPr="00F92868" w:rsidRDefault="00FB4764" w:rsidP="00FB4764">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6400B426" w14:textId="77777777" w:rsidR="00FB4764" w:rsidRPr="00F92868" w:rsidRDefault="00FB4764" w:rsidP="00FB4764">
            <w:pPr>
              <w:keepNext/>
              <w:keepLines/>
              <w:spacing w:after="0"/>
              <w:jc w:val="center"/>
              <w:rPr>
                <w:rFonts w:ascii="Arial" w:eastAsia="等线" w:hAnsi="Arial"/>
                <w:b/>
                <w:sz w:val="18"/>
              </w:rPr>
            </w:pPr>
            <w:r w:rsidRPr="00901DE9">
              <w:rPr>
                <w:rFonts w:ascii="Arial" w:eastAsia="等线" w:hAnsi="Arial"/>
                <w:b/>
                <w:sz w:val="18"/>
              </w:rPr>
              <w:t>ΔR</w:t>
            </w:r>
            <w:r w:rsidRPr="00901DE9">
              <w:rPr>
                <w:rFonts w:ascii="Arial" w:eastAsia="等线" w:hAnsi="Arial"/>
                <w:b/>
                <w:sz w:val="18"/>
                <w:vertAlign w:val="subscript"/>
              </w:rPr>
              <w:t>IB,c</w:t>
            </w:r>
            <w:r w:rsidRPr="00901DE9">
              <w:rPr>
                <w:rFonts w:ascii="Arial" w:eastAsia="等线" w:hAnsi="Arial"/>
                <w:b/>
                <w:sz w:val="18"/>
              </w:rPr>
              <w:t xml:space="preserve"> for NR bands (dB)</w:t>
            </w:r>
            <w:r w:rsidRPr="00901DE9">
              <w:rPr>
                <w:rFonts w:ascii="Arial" w:eastAsia="等线" w:hAnsi="Arial"/>
                <w:b/>
                <w:sz w:val="18"/>
                <w:vertAlign w:val="superscript"/>
              </w:rPr>
              <w:t>9</w:t>
            </w:r>
          </w:p>
        </w:tc>
      </w:tr>
      <w:tr w:rsidR="00FB4764" w:rsidRPr="00F92868" w14:paraId="622D2CA9" w14:textId="77777777" w:rsidTr="00FB4764">
        <w:trPr>
          <w:trHeight w:val="187"/>
          <w:jc w:val="center"/>
        </w:trPr>
        <w:tc>
          <w:tcPr>
            <w:tcW w:w="1594" w:type="dxa"/>
            <w:vMerge/>
            <w:tcBorders>
              <w:bottom w:val="single" w:sz="4" w:space="0" w:color="auto"/>
            </w:tcBorders>
          </w:tcPr>
          <w:p w14:paraId="0BFD24AE" w14:textId="77777777" w:rsidR="00FB4764" w:rsidRPr="00F92868" w:rsidRDefault="00FB4764" w:rsidP="00FB4764">
            <w:pPr>
              <w:keepNext/>
              <w:keepLines/>
              <w:spacing w:after="0"/>
              <w:jc w:val="center"/>
              <w:rPr>
                <w:rFonts w:ascii="Arial" w:eastAsia="等线" w:hAnsi="Arial"/>
                <w:b/>
                <w:sz w:val="18"/>
              </w:rPr>
            </w:pPr>
          </w:p>
        </w:tc>
        <w:tc>
          <w:tcPr>
            <w:tcW w:w="5845" w:type="dxa"/>
            <w:gridSpan w:val="3"/>
            <w:vAlign w:val="center"/>
          </w:tcPr>
          <w:p w14:paraId="0974D572" w14:textId="77777777" w:rsidR="00FB4764" w:rsidRPr="00F92868" w:rsidRDefault="00FB4764" w:rsidP="00FB4764">
            <w:pPr>
              <w:keepNext/>
              <w:keepLines/>
              <w:spacing w:after="0"/>
              <w:jc w:val="center"/>
              <w:rPr>
                <w:rFonts w:ascii="Arial" w:eastAsia="等线" w:hAnsi="Arial"/>
                <w:b/>
                <w:sz w:val="18"/>
              </w:rPr>
            </w:pPr>
            <w:r w:rsidRPr="00901DE9">
              <w:rPr>
                <w:rFonts w:ascii="Arial" w:eastAsia="等线" w:hAnsi="Arial"/>
                <w:b/>
                <w:sz w:val="18"/>
              </w:rPr>
              <w:t>Component band in order of bands in configuration</w:t>
            </w:r>
            <w:r w:rsidRPr="00901DE9">
              <w:rPr>
                <w:rFonts w:ascii="Arial" w:eastAsia="等线" w:hAnsi="Arial"/>
                <w:b/>
                <w:sz w:val="18"/>
                <w:vertAlign w:val="superscript"/>
              </w:rPr>
              <w:t>10</w:t>
            </w:r>
          </w:p>
        </w:tc>
      </w:tr>
      <w:tr w:rsidR="00FB4764" w:rsidRPr="00F92868" w14:paraId="1C3BAC68" w14:textId="77777777" w:rsidTr="00FB4764">
        <w:trPr>
          <w:trHeight w:val="187"/>
          <w:jc w:val="center"/>
        </w:trPr>
        <w:tc>
          <w:tcPr>
            <w:tcW w:w="1594" w:type="dxa"/>
            <w:shd w:val="clear" w:color="auto" w:fill="auto"/>
          </w:tcPr>
          <w:p w14:paraId="7A173CB6" w14:textId="77777777" w:rsidR="00FB4764" w:rsidRPr="00F92868" w:rsidRDefault="00FB4764" w:rsidP="00FB4764">
            <w:pPr>
              <w:keepNext/>
              <w:keepLines/>
              <w:spacing w:after="0"/>
              <w:jc w:val="center"/>
              <w:rPr>
                <w:rFonts w:ascii="Arial" w:eastAsia="等线" w:hAnsi="Arial"/>
                <w:sz w:val="18"/>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n1</w:t>
            </w:r>
            <w:r>
              <w:rPr>
                <w:rFonts w:ascii="Arial" w:eastAsia="等线" w:hAnsi="Arial"/>
                <w:sz w:val="18"/>
                <w:lang w:val="sv-SE" w:eastAsia="ja-JP"/>
              </w:rPr>
              <w:t>-</w:t>
            </w:r>
            <w:r>
              <w:rPr>
                <w:rFonts w:ascii="Arial" w:eastAsia="等线" w:hAnsi="Arial"/>
                <w:sz w:val="18"/>
                <w:lang w:val="en-US" w:eastAsia="zh-CN"/>
              </w:rPr>
              <w:t>n46</w:t>
            </w:r>
            <w:r>
              <w:rPr>
                <w:rFonts w:ascii="Arial" w:eastAsia="等线" w:hAnsi="Arial"/>
                <w:sz w:val="18"/>
                <w:lang w:val="sv-SE" w:eastAsia="zh-CN"/>
              </w:rPr>
              <w:t>-n78</w:t>
            </w:r>
          </w:p>
        </w:tc>
        <w:tc>
          <w:tcPr>
            <w:tcW w:w="1948" w:type="dxa"/>
            <w:vAlign w:val="center"/>
          </w:tcPr>
          <w:p w14:paraId="688112D8" w14:textId="77777777" w:rsidR="00FB4764" w:rsidRPr="00CB51A9" w:rsidRDefault="00FB4764" w:rsidP="00FB4764">
            <w:pPr>
              <w:keepNext/>
              <w:keepLines/>
              <w:spacing w:after="0"/>
              <w:jc w:val="center"/>
              <w:rPr>
                <w:rFonts w:ascii="Arial" w:eastAsia="等线" w:hAnsi="Arial" w:cs="Arial"/>
                <w:sz w:val="18"/>
                <w:szCs w:val="18"/>
                <w:lang w:val="en-US" w:eastAsia="zh-CN"/>
              </w:rPr>
            </w:pPr>
            <w:r w:rsidRPr="00CB51A9">
              <w:rPr>
                <w:rFonts w:ascii="Arial" w:eastAsia="等线" w:hAnsi="Arial" w:cs="Arial"/>
                <w:sz w:val="18"/>
                <w:szCs w:val="18"/>
                <w:lang w:val="en-US" w:eastAsia="zh-CN"/>
              </w:rPr>
              <w:t>-</w:t>
            </w:r>
          </w:p>
        </w:tc>
        <w:tc>
          <w:tcPr>
            <w:tcW w:w="1948" w:type="dxa"/>
            <w:vAlign w:val="center"/>
          </w:tcPr>
          <w:p w14:paraId="3ABCC4B5" w14:textId="77777777" w:rsidR="00FB4764" w:rsidRPr="00CB51A9" w:rsidRDefault="00FB4764" w:rsidP="00FB4764">
            <w:pPr>
              <w:keepNext/>
              <w:keepLines/>
              <w:spacing w:after="0"/>
              <w:jc w:val="center"/>
              <w:rPr>
                <w:rFonts w:ascii="Arial" w:eastAsia="等线" w:hAnsi="Arial" w:cs="Arial"/>
                <w:sz w:val="18"/>
                <w:szCs w:val="18"/>
                <w:lang w:val="en-US" w:eastAsia="zh-CN"/>
              </w:rPr>
            </w:pPr>
            <w:r w:rsidRPr="00CB51A9">
              <w:rPr>
                <w:rFonts w:ascii="Arial" w:eastAsia="等线" w:hAnsi="Arial" w:cs="Arial"/>
                <w:sz w:val="18"/>
                <w:szCs w:val="18"/>
                <w:lang w:val="en-US" w:eastAsia="zh-CN"/>
              </w:rPr>
              <w:t>-</w:t>
            </w:r>
          </w:p>
        </w:tc>
        <w:tc>
          <w:tcPr>
            <w:tcW w:w="1949" w:type="dxa"/>
            <w:vAlign w:val="center"/>
          </w:tcPr>
          <w:p w14:paraId="76D31E3B" w14:textId="77777777" w:rsidR="00FB4764" w:rsidRPr="00CB51A9" w:rsidRDefault="00FB4764" w:rsidP="00FB4764">
            <w:pPr>
              <w:keepNext/>
              <w:keepLines/>
              <w:spacing w:after="0"/>
              <w:jc w:val="center"/>
              <w:rPr>
                <w:rFonts w:ascii="Arial" w:eastAsia="等线" w:hAnsi="Arial" w:cs="Arial"/>
                <w:sz w:val="18"/>
                <w:szCs w:val="18"/>
                <w:lang w:val="en-US" w:eastAsia="zh-CN"/>
              </w:rPr>
            </w:pPr>
            <w:r w:rsidRPr="00CB51A9">
              <w:rPr>
                <w:rFonts w:ascii="Arial" w:eastAsia="等线" w:hAnsi="Arial" w:cs="Arial"/>
                <w:sz w:val="18"/>
                <w:szCs w:val="18"/>
                <w:lang w:val="en-US" w:eastAsia="ja-JP"/>
              </w:rPr>
              <w:t>0.5</w:t>
            </w:r>
          </w:p>
        </w:tc>
      </w:tr>
      <w:tr w:rsidR="00FB4764" w:rsidRPr="00F92868" w14:paraId="788EA309" w14:textId="77777777" w:rsidTr="00FB4764">
        <w:trPr>
          <w:trHeight w:val="187"/>
          <w:jc w:val="center"/>
        </w:trPr>
        <w:tc>
          <w:tcPr>
            <w:tcW w:w="7439" w:type="dxa"/>
            <w:gridSpan w:val="4"/>
            <w:tcBorders>
              <w:bottom w:val="single" w:sz="4" w:space="0" w:color="auto"/>
            </w:tcBorders>
            <w:shd w:val="clear" w:color="auto" w:fill="auto"/>
          </w:tcPr>
          <w:p w14:paraId="3851C5B5" w14:textId="77777777" w:rsidR="00FB4764" w:rsidRPr="00901DE9" w:rsidRDefault="00FB4764" w:rsidP="00FB4764">
            <w:pPr>
              <w:keepLines/>
              <w:spacing w:after="0"/>
              <w:ind w:left="870" w:hanging="870"/>
              <w:rPr>
                <w:rFonts w:eastAsia="等线" w:cs="Arial"/>
                <w:lang w:eastAsia="ja-JP"/>
              </w:rPr>
            </w:pPr>
            <w:r w:rsidRPr="00901DE9">
              <w:rPr>
                <w:rFonts w:ascii="Arial" w:eastAsia="等线" w:hAnsi="Arial" w:cs="Arial"/>
                <w:sz w:val="18"/>
                <w:lang w:eastAsia="ja-JP"/>
              </w:rPr>
              <w:t>NOTE 9:</w:t>
            </w:r>
            <w:r w:rsidRPr="00901DE9">
              <w:rPr>
                <w:rFonts w:ascii="Arial" w:eastAsia="等线" w:hAnsi="Arial" w:cs="Arial"/>
                <w:sz w:val="18"/>
                <w:lang w:eastAsia="ja-JP"/>
              </w:rPr>
              <w:tab/>
              <w:t xml:space="preserve"> “-” denotes ΔR</w:t>
            </w:r>
            <w:r w:rsidRPr="00901DE9">
              <w:rPr>
                <w:rFonts w:ascii="Arial" w:eastAsia="等线" w:hAnsi="Arial" w:cs="Arial"/>
                <w:sz w:val="18"/>
                <w:vertAlign w:val="subscript"/>
                <w:lang w:eastAsia="ja-JP"/>
              </w:rPr>
              <w:t>IB,c</w:t>
            </w:r>
            <w:r w:rsidRPr="00901DE9">
              <w:rPr>
                <w:rFonts w:ascii="Arial" w:eastAsia="等线" w:hAnsi="Arial" w:cs="Arial"/>
                <w:sz w:val="18"/>
                <w:lang w:eastAsia="ja-JP"/>
              </w:rPr>
              <w:t xml:space="preserve"> = 0.</w:t>
            </w:r>
          </w:p>
          <w:p w14:paraId="341A85E0" w14:textId="77777777" w:rsidR="00FB4764" w:rsidRDefault="00FB4764" w:rsidP="00FB4764">
            <w:pPr>
              <w:keepLines/>
              <w:spacing w:after="0"/>
              <w:ind w:left="870" w:hanging="870"/>
              <w:rPr>
                <w:rFonts w:ascii="Arial" w:eastAsia="等线" w:hAnsi="Arial"/>
                <w:color w:val="000000"/>
                <w:sz w:val="18"/>
                <w:lang w:val="en-US" w:eastAsia="zh-CN"/>
              </w:rPr>
            </w:pPr>
            <w:r w:rsidRPr="00901DE9">
              <w:rPr>
                <w:rFonts w:ascii="Arial" w:eastAsia="等线" w:hAnsi="Arial" w:cs="Arial"/>
                <w:sz w:val="18"/>
                <w:lang w:eastAsia="ja-JP"/>
              </w:rPr>
              <w:lastRenderedPageBreak/>
              <w:t>NOTE 10:</w:t>
            </w:r>
            <w:r w:rsidRPr="00901DE9">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901DE9">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901DE9">
              <w:rPr>
                <w:rFonts w:ascii="Arial" w:eastAsia="等线" w:hAnsi="Arial" w:cs="Arial"/>
                <w:sz w:val="18"/>
                <w:lang w:eastAsia="ja-JP"/>
              </w:rPr>
              <w:t>.</w:t>
            </w:r>
          </w:p>
        </w:tc>
      </w:tr>
    </w:tbl>
    <w:p w14:paraId="1311871C" w14:textId="77777777" w:rsidR="00FB4764" w:rsidRDefault="00FB4764" w:rsidP="00FB4764">
      <w:pPr>
        <w:rPr>
          <w:rFonts w:eastAsia="Times New Roman"/>
          <w:color w:val="0D0D0D"/>
          <w:lang w:eastAsia="zh-CN"/>
        </w:rPr>
      </w:pPr>
    </w:p>
    <w:p w14:paraId="2278F3F2" w14:textId="2E286BFD" w:rsidR="00FB4764" w:rsidRPr="003474CF" w:rsidRDefault="00FB4764" w:rsidP="00FB4764">
      <w:pPr>
        <w:pStyle w:val="31"/>
      </w:pPr>
      <w:bookmarkStart w:id="460" w:name="_Toc136288409"/>
      <w:r>
        <w:t>5.42.2</w:t>
      </w:r>
      <w:r>
        <w:tab/>
      </w:r>
      <w:r w:rsidRPr="003474CF">
        <w:t>Specific for 2 bands UL CA</w:t>
      </w:r>
      <w:bookmarkEnd w:id="460"/>
    </w:p>
    <w:p w14:paraId="15335C4A" w14:textId="3F2D8B61" w:rsidR="00FB4764" w:rsidRDefault="00FB4764" w:rsidP="003474CF">
      <w:pPr>
        <w:pStyle w:val="41"/>
      </w:pPr>
      <w:bookmarkStart w:id="461" w:name="_Toc136288410"/>
      <w:r>
        <w:t>5.42.2.1</w:t>
      </w:r>
      <w:r>
        <w:tab/>
        <w:t>Co-existence studies</w:t>
      </w:r>
      <w:bookmarkEnd w:id="461"/>
    </w:p>
    <w:p w14:paraId="6E684065" w14:textId="77777777" w:rsidR="00FB4764" w:rsidRDefault="00FB4764" w:rsidP="00FB4764">
      <w:pPr>
        <w:rPr>
          <w:lang w:val="en-US" w:eastAsia="zh-CN"/>
        </w:rPr>
      </w:pPr>
      <w:r>
        <w:rPr>
          <w:lang w:val="en-US" w:eastAsia="zh-CN"/>
        </w:rPr>
        <w:t>It can be seen from the co-existence studies of the lower order CA configurations that the IMD products of the dual-UL may fall into the DL of the 3</w:t>
      </w:r>
      <w:r w:rsidRPr="00652B9E">
        <w:rPr>
          <w:vertAlign w:val="superscript"/>
          <w:lang w:val="en-US" w:eastAsia="zh-CN"/>
        </w:rPr>
        <w:t>rd</w:t>
      </w:r>
      <w:r>
        <w:rPr>
          <w:lang w:val="en-US" w:eastAsia="zh-CN"/>
        </w:rPr>
        <w:t xml:space="preserve"> band in the following cases:</w:t>
      </w:r>
    </w:p>
    <w:p w14:paraId="307B67C4" w14:textId="77777777" w:rsidR="00FB4764" w:rsidRDefault="00FB4764" w:rsidP="00FB4764">
      <w:pPr>
        <w:rPr>
          <w:lang w:val="en-US" w:eastAsia="zh-CN"/>
        </w:rPr>
      </w:pPr>
      <w:r>
        <w:rPr>
          <w:lang w:val="en-US" w:eastAsia="zh-CN"/>
        </w:rPr>
        <w:t>- IMD2 of band n1 UL and band n46 UL falls into band n78 DL</w:t>
      </w:r>
    </w:p>
    <w:p w14:paraId="09489476" w14:textId="77777777" w:rsidR="00FB4764" w:rsidRDefault="00FB4764" w:rsidP="00FB4764">
      <w:pPr>
        <w:rPr>
          <w:lang w:val="en-US" w:eastAsia="zh-CN"/>
        </w:rPr>
      </w:pPr>
      <w:r>
        <w:rPr>
          <w:lang w:val="en-US" w:eastAsia="zh-CN"/>
        </w:rPr>
        <w:t>- IMD2 of band n46 UL and n78 UL falls into band n1 DL</w:t>
      </w:r>
    </w:p>
    <w:p w14:paraId="40742691" w14:textId="77777777" w:rsidR="00FB4764" w:rsidRDefault="00FB4764" w:rsidP="00FB4764">
      <w:pPr>
        <w:rPr>
          <w:lang w:val="en-US" w:eastAsia="zh-CN"/>
        </w:rPr>
      </w:pPr>
      <w:r>
        <w:rPr>
          <w:lang w:val="en-US" w:eastAsia="zh-CN"/>
        </w:rPr>
        <w:t>- IMD3 of band n46 UL and n78 UL falls into band n1 DL</w:t>
      </w:r>
    </w:p>
    <w:p w14:paraId="42F86F41" w14:textId="77777777" w:rsidR="00FB4764" w:rsidRDefault="00FB4764" w:rsidP="00FB4764">
      <w:pPr>
        <w:rPr>
          <w:lang w:val="en-US" w:eastAsia="zh-CN"/>
        </w:rPr>
      </w:pPr>
      <w:r>
        <w:rPr>
          <w:lang w:val="en-US" w:eastAsia="zh-CN"/>
        </w:rPr>
        <w:t>- IMD2 of band n1 UL and n78 UL falls into band n46 DL</w:t>
      </w:r>
    </w:p>
    <w:p w14:paraId="4FD0DDA4" w14:textId="77777777" w:rsidR="00FB4764" w:rsidRDefault="00FB4764" w:rsidP="00FB4764">
      <w:pPr>
        <w:rPr>
          <w:lang w:val="en-US" w:eastAsia="zh-CN"/>
        </w:rPr>
      </w:pPr>
      <w:r>
        <w:rPr>
          <w:lang w:val="en-US" w:eastAsia="zh-CN"/>
        </w:rPr>
        <w:t>- IMD3 of band n1 UL and n78 UL falls into band n46 DL</w:t>
      </w:r>
    </w:p>
    <w:p w14:paraId="1AD3ABEE" w14:textId="0219EC0F" w:rsidR="00FB4764" w:rsidRDefault="00FB4764" w:rsidP="003474CF">
      <w:pPr>
        <w:pStyle w:val="41"/>
      </w:pPr>
      <w:bookmarkStart w:id="462" w:name="_Toc136288411"/>
      <w:r>
        <w:t>5.42.2.2</w:t>
      </w:r>
      <w:r>
        <w:tab/>
        <w:t>REFSENs requirements</w:t>
      </w:r>
      <w:bookmarkEnd w:id="462"/>
    </w:p>
    <w:p w14:paraId="45778AA6" w14:textId="77777777" w:rsidR="00FB4764" w:rsidRPr="00E01292" w:rsidRDefault="00FB4764" w:rsidP="00FB4764">
      <w:pPr>
        <w:rPr>
          <w:lang w:val="sv-SE" w:eastAsia="zh-CN"/>
        </w:rPr>
      </w:pPr>
      <w:r>
        <w:rPr>
          <w:lang w:val="sv-SE" w:eastAsia="zh-CN"/>
        </w:rPr>
        <w:t>The MSD requirements are proposed as in the table below. The MSD for band n46 is set to N/A, since it’s a NR-U band.</w:t>
      </w:r>
    </w:p>
    <w:p w14:paraId="160EDD32" w14:textId="696D9450" w:rsidR="00FB4764" w:rsidRPr="003474CF" w:rsidRDefault="00FB4764" w:rsidP="003474CF">
      <w:pPr>
        <w:pStyle w:val="TH"/>
        <w:rPr>
          <w:rFonts w:cs="Arial"/>
          <w:b w:val="0"/>
        </w:rPr>
      </w:pPr>
      <w:r w:rsidRPr="003474CF">
        <w:rPr>
          <w:rFonts w:cs="Arial"/>
        </w:rPr>
        <w:t>Table 5.</w:t>
      </w:r>
      <w:r>
        <w:rPr>
          <w:rFonts w:cs="Arial"/>
        </w:rPr>
        <w:t>42</w:t>
      </w:r>
      <w:r w:rsidRPr="003474CF">
        <w:rPr>
          <w:rFonts w:cs="Arial"/>
        </w:rPr>
        <w:t>.2.2-1: 3DL/2UL interband Reference sensitivity QPSK PREFSENS and uplink/downlink configurations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8"/>
        <w:gridCol w:w="1100"/>
        <w:gridCol w:w="923"/>
        <w:gridCol w:w="927"/>
        <w:gridCol w:w="923"/>
        <w:gridCol w:w="923"/>
        <w:gridCol w:w="939"/>
        <w:gridCol w:w="1187"/>
        <w:gridCol w:w="1015"/>
      </w:tblGrid>
      <w:tr w:rsidR="00FB4764" w14:paraId="3D1FD329" w14:textId="77777777" w:rsidTr="00FB4764">
        <w:trPr>
          <w:trHeight w:val="20"/>
          <w:jc w:val="center"/>
        </w:trPr>
        <w:tc>
          <w:tcPr>
            <w:tcW w:w="8840" w:type="dxa"/>
            <w:gridSpan w:val="8"/>
            <w:tcBorders>
              <w:top w:val="single" w:sz="4" w:space="0" w:color="auto"/>
              <w:left w:val="single" w:sz="4" w:space="0" w:color="auto"/>
              <w:bottom w:val="single" w:sz="4" w:space="0" w:color="auto"/>
              <w:right w:val="single" w:sz="4" w:space="0" w:color="auto"/>
            </w:tcBorders>
            <w:vAlign w:val="center"/>
            <w:hideMark/>
          </w:tcPr>
          <w:p w14:paraId="5348874D" w14:textId="77777777" w:rsidR="00FB4764" w:rsidRDefault="00FB4764" w:rsidP="00FB4764">
            <w:pPr>
              <w:keepNext/>
              <w:keepLines/>
              <w:spacing w:after="0"/>
              <w:jc w:val="center"/>
              <w:rPr>
                <w:rFonts w:ascii="Arial" w:eastAsia="MS Mincho" w:hAnsi="Arial"/>
                <w:b/>
                <w:sz w:val="18"/>
                <w:lang w:val="en-US"/>
              </w:rPr>
            </w:pPr>
            <w:r>
              <w:rPr>
                <w:rFonts w:ascii="Arial" w:eastAsia="MS Mincho" w:hAnsi="Arial"/>
                <w:b/>
                <w:sz w:val="18"/>
              </w:rPr>
              <w:t xml:space="preserve"> Band / Channel bandwidth / N</w:t>
            </w:r>
            <w:r>
              <w:rPr>
                <w:rFonts w:ascii="Arial" w:eastAsia="MS Mincho" w:hAnsi="Arial"/>
                <w:b/>
                <w:sz w:val="18"/>
                <w:vertAlign w:val="subscript"/>
              </w:rPr>
              <w:t>RB</w:t>
            </w:r>
            <w:r>
              <w:rPr>
                <w:rFonts w:ascii="Arial" w:eastAsia="MS Mincho" w:hAnsi="Arial"/>
                <w:b/>
                <w:sz w:val="18"/>
              </w:rPr>
              <w:t xml:space="preserve"> / Duplex mode</w:t>
            </w:r>
          </w:p>
        </w:tc>
        <w:tc>
          <w:tcPr>
            <w:tcW w:w="1015" w:type="dxa"/>
            <w:vMerge w:val="restart"/>
            <w:tcBorders>
              <w:top w:val="single" w:sz="4" w:space="0" w:color="auto"/>
              <w:left w:val="single" w:sz="4" w:space="0" w:color="auto"/>
              <w:bottom w:val="single" w:sz="4" w:space="0" w:color="auto"/>
              <w:right w:val="single" w:sz="4" w:space="0" w:color="auto"/>
            </w:tcBorders>
            <w:vAlign w:val="center"/>
            <w:hideMark/>
          </w:tcPr>
          <w:p w14:paraId="207B8165" w14:textId="77777777" w:rsidR="00FB4764" w:rsidRDefault="00FB4764" w:rsidP="00FB4764">
            <w:pPr>
              <w:keepNext/>
              <w:keepLines/>
              <w:spacing w:after="0"/>
              <w:jc w:val="center"/>
              <w:rPr>
                <w:rFonts w:ascii="Arial" w:eastAsia="MS Mincho" w:hAnsi="Arial"/>
                <w:b/>
                <w:sz w:val="18"/>
              </w:rPr>
            </w:pPr>
            <w:r>
              <w:rPr>
                <w:rFonts w:ascii="Arial" w:eastAsia="MS Mincho" w:hAnsi="Arial"/>
                <w:b/>
                <w:sz w:val="18"/>
              </w:rPr>
              <w:t>Source of IMD</w:t>
            </w:r>
          </w:p>
        </w:tc>
      </w:tr>
      <w:tr w:rsidR="00FB4764" w14:paraId="45CA1C59" w14:textId="77777777" w:rsidTr="00FB4764">
        <w:trPr>
          <w:trHeight w:val="648"/>
          <w:jc w:val="center"/>
        </w:trPr>
        <w:tc>
          <w:tcPr>
            <w:tcW w:w="1918" w:type="dxa"/>
            <w:tcBorders>
              <w:top w:val="single" w:sz="4" w:space="0" w:color="auto"/>
              <w:left w:val="single" w:sz="4" w:space="0" w:color="auto"/>
              <w:bottom w:val="single" w:sz="4" w:space="0" w:color="auto"/>
              <w:right w:val="single" w:sz="4" w:space="0" w:color="auto"/>
            </w:tcBorders>
            <w:vAlign w:val="center"/>
            <w:hideMark/>
          </w:tcPr>
          <w:p w14:paraId="08F4B313" w14:textId="77777777" w:rsidR="00FB4764" w:rsidRDefault="00FB4764" w:rsidP="00FB4764">
            <w:pPr>
              <w:keepNext/>
              <w:keepLines/>
              <w:spacing w:after="0"/>
              <w:jc w:val="center"/>
              <w:rPr>
                <w:rFonts w:ascii="Arial" w:eastAsia="MS Mincho" w:hAnsi="Arial"/>
                <w:b/>
                <w:sz w:val="18"/>
              </w:rPr>
            </w:pPr>
            <w:r>
              <w:rPr>
                <w:rFonts w:ascii="Arial" w:eastAsia="MS Mincho" w:hAnsi="Arial"/>
                <w:b/>
                <w:sz w:val="18"/>
                <w:lang w:eastAsia="ja-JP"/>
              </w:rPr>
              <w:t>NR</w:t>
            </w:r>
            <w:r>
              <w:rPr>
                <w:rFonts w:ascii="Arial" w:eastAsia="MS Mincho" w:hAnsi="Arial"/>
                <w:b/>
                <w:sz w:val="18"/>
              </w:rPr>
              <w:t xml:space="preserve"> </w:t>
            </w:r>
            <w:r>
              <w:rPr>
                <w:rFonts w:ascii="Arial" w:hAnsi="Arial"/>
                <w:b/>
                <w:sz w:val="18"/>
                <w:lang w:val="en-US"/>
              </w:rPr>
              <w:t>CA</w:t>
            </w:r>
          </w:p>
          <w:p w14:paraId="2E8697F3" w14:textId="77777777" w:rsidR="00FB4764" w:rsidRDefault="00FB4764" w:rsidP="00FB4764">
            <w:pPr>
              <w:keepNext/>
              <w:keepLines/>
              <w:spacing w:after="0"/>
              <w:jc w:val="center"/>
              <w:rPr>
                <w:rFonts w:ascii="Arial" w:eastAsia="MS Mincho" w:hAnsi="Arial"/>
                <w:b/>
                <w:sz w:val="18"/>
              </w:rPr>
            </w:pPr>
            <w:r>
              <w:rPr>
                <w:rFonts w:ascii="Arial" w:eastAsia="MS Mincho" w:hAnsi="Arial"/>
                <w:b/>
                <w:sz w:val="18"/>
              </w:rPr>
              <w:t>Configuration</w:t>
            </w:r>
          </w:p>
        </w:tc>
        <w:tc>
          <w:tcPr>
            <w:tcW w:w="1100" w:type="dxa"/>
            <w:tcBorders>
              <w:top w:val="single" w:sz="4" w:space="0" w:color="auto"/>
              <w:left w:val="single" w:sz="4" w:space="0" w:color="auto"/>
              <w:bottom w:val="single" w:sz="4" w:space="0" w:color="auto"/>
              <w:right w:val="single" w:sz="4" w:space="0" w:color="auto"/>
            </w:tcBorders>
            <w:vAlign w:val="center"/>
            <w:hideMark/>
          </w:tcPr>
          <w:p w14:paraId="7C801A05" w14:textId="77777777" w:rsidR="00FB4764" w:rsidRDefault="00FB4764" w:rsidP="00FB4764">
            <w:pPr>
              <w:keepNext/>
              <w:keepLines/>
              <w:spacing w:after="0"/>
              <w:jc w:val="center"/>
              <w:rPr>
                <w:rFonts w:ascii="Arial" w:eastAsia="MS Mincho" w:hAnsi="Arial"/>
                <w:b/>
                <w:sz w:val="18"/>
              </w:rPr>
            </w:pPr>
            <w:r>
              <w:rPr>
                <w:rFonts w:ascii="Arial" w:eastAsia="MS Mincho" w:hAnsi="Arial"/>
                <w:b/>
                <w:sz w:val="18"/>
                <w:lang w:eastAsia="ja-JP"/>
              </w:rPr>
              <w:t>NR</w:t>
            </w:r>
            <w:r>
              <w:rPr>
                <w:rFonts w:ascii="Arial" w:eastAsia="MS Mincho" w:hAnsi="Arial"/>
                <w:b/>
                <w:sz w:val="18"/>
              </w:rPr>
              <w:t xml:space="preserve"> band</w:t>
            </w:r>
          </w:p>
        </w:tc>
        <w:tc>
          <w:tcPr>
            <w:tcW w:w="923" w:type="dxa"/>
            <w:tcBorders>
              <w:top w:val="single" w:sz="4" w:space="0" w:color="auto"/>
              <w:left w:val="single" w:sz="4" w:space="0" w:color="auto"/>
              <w:bottom w:val="single" w:sz="4" w:space="0" w:color="auto"/>
              <w:right w:val="single" w:sz="4" w:space="0" w:color="auto"/>
            </w:tcBorders>
            <w:vAlign w:val="center"/>
            <w:hideMark/>
          </w:tcPr>
          <w:p w14:paraId="59731C5D" w14:textId="77777777" w:rsidR="00FB4764" w:rsidRDefault="00FB4764" w:rsidP="00FB4764">
            <w:pPr>
              <w:keepNext/>
              <w:keepLines/>
              <w:spacing w:after="0"/>
              <w:jc w:val="center"/>
              <w:rPr>
                <w:rFonts w:ascii="Arial" w:eastAsia="MS Mincho" w:hAnsi="Arial"/>
                <w:b/>
                <w:sz w:val="18"/>
              </w:rPr>
            </w:pPr>
            <w:r>
              <w:rPr>
                <w:rFonts w:ascii="Arial" w:eastAsia="MS Mincho" w:hAnsi="Arial"/>
                <w:b/>
                <w:sz w:val="18"/>
              </w:rPr>
              <w:t>UL F</w:t>
            </w:r>
            <w:r>
              <w:rPr>
                <w:rFonts w:ascii="Arial" w:eastAsia="MS Mincho" w:hAnsi="Arial"/>
                <w:b/>
                <w:sz w:val="18"/>
                <w:vertAlign w:val="subscript"/>
              </w:rPr>
              <w:t>c</w:t>
            </w:r>
            <w:r>
              <w:rPr>
                <w:rFonts w:ascii="Arial" w:eastAsia="MS Mincho" w:hAnsi="Arial"/>
                <w:b/>
                <w:sz w:val="18"/>
              </w:rPr>
              <w:t xml:space="preserve"> </w:t>
            </w:r>
            <w:r>
              <w:rPr>
                <w:rFonts w:ascii="Arial" w:eastAsia="MS Mincho" w:hAnsi="Arial"/>
                <w:b/>
                <w:sz w:val="18"/>
              </w:rPr>
              <w:br/>
              <w:t>(MHz)</w:t>
            </w:r>
          </w:p>
        </w:tc>
        <w:tc>
          <w:tcPr>
            <w:tcW w:w="927" w:type="dxa"/>
            <w:tcBorders>
              <w:top w:val="single" w:sz="4" w:space="0" w:color="auto"/>
              <w:left w:val="single" w:sz="4" w:space="0" w:color="auto"/>
              <w:bottom w:val="single" w:sz="4" w:space="0" w:color="auto"/>
              <w:right w:val="single" w:sz="4" w:space="0" w:color="auto"/>
            </w:tcBorders>
            <w:vAlign w:val="center"/>
            <w:hideMark/>
          </w:tcPr>
          <w:p w14:paraId="30140104" w14:textId="77777777" w:rsidR="00FB4764" w:rsidRDefault="00FB4764" w:rsidP="00FB4764">
            <w:pPr>
              <w:keepNext/>
              <w:keepLines/>
              <w:spacing w:after="0"/>
              <w:jc w:val="center"/>
              <w:rPr>
                <w:rFonts w:ascii="Arial" w:eastAsia="MS Mincho" w:hAnsi="Arial"/>
                <w:b/>
                <w:sz w:val="18"/>
              </w:rPr>
            </w:pPr>
            <w:r>
              <w:rPr>
                <w:rFonts w:ascii="Arial" w:eastAsia="MS Mincho" w:hAnsi="Arial"/>
                <w:b/>
                <w:sz w:val="18"/>
              </w:rPr>
              <w:t xml:space="preserve">UL/DL BW </w:t>
            </w:r>
            <w:r>
              <w:rPr>
                <w:rFonts w:ascii="Arial" w:eastAsia="MS Mincho" w:hAnsi="Arial"/>
                <w:b/>
                <w:sz w:val="18"/>
              </w:rPr>
              <w:br/>
              <w:t>(MHz)</w:t>
            </w:r>
          </w:p>
        </w:tc>
        <w:tc>
          <w:tcPr>
            <w:tcW w:w="923" w:type="dxa"/>
            <w:tcBorders>
              <w:top w:val="single" w:sz="4" w:space="0" w:color="auto"/>
              <w:left w:val="single" w:sz="4" w:space="0" w:color="auto"/>
              <w:bottom w:val="single" w:sz="4" w:space="0" w:color="auto"/>
              <w:right w:val="single" w:sz="4" w:space="0" w:color="auto"/>
            </w:tcBorders>
            <w:vAlign w:val="center"/>
            <w:hideMark/>
          </w:tcPr>
          <w:p w14:paraId="0A77B925" w14:textId="77777777" w:rsidR="00FB4764" w:rsidRDefault="00FB4764" w:rsidP="00FB4764">
            <w:pPr>
              <w:keepNext/>
              <w:keepLines/>
              <w:spacing w:after="0"/>
              <w:jc w:val="center"/>
              <w:rPr>
                <w:rFonts w:ascii="Arial" w:eastAsia="MS Mincho" w:hAnsi="Arial"/>
                <w:b/>
                <w:sz w:val="18"/>
              </w:rPr>
            </w:pPr>
            <w:r>
              <w:rPr>
                <w:rFonts w:ascii="Arial" w:eastAsia="MS Mincho" w:hAnsi="Arial"/>
                <w:b/>
                <w:sz w:val="18"/>
              </w:rPr>
              <w:t xml:space="preserve">UL </w:t>
            </w:r>
            <w:r>
              <w:rPr>
                <w:rFonts w:ascii="Arial" w:eastAsia="MS Mincho" w:hAnsi="Arial"/>
                <w:b/>
                <w:sz w:val="18"/>
              </w:rPr>
              <w:br/>
              <w:t>C</w:t>
            </w:r>
            <w:r>
              <w:rPr>
                <w:rFonts w:ascii="Arial" w:eastAsia="MS Mincho" w:hAnsi="Arial"/>
                <w:b/>
                <w:sz w:val="18"/>
                <w:vertAlign w:val="subscript"/>
              </w:rPr>
              <w:t>LRB</w:t>
            </w:r>
          </w:p>
        </w:tc>
        <w:tc>
          <w:tcPr>
            <w:tcW w:w="923" w:type="dxa"/>
            <w:tcBorders>
              <w:top w:val="single" w:sz="4" w:space="0" w:color="auto"/>
              <w:left w:val="single" w:sz="4" w:space="0" w:color="auto"/>
              <w:bottom w:val="single" w:sz="4" w:space="0" w:color="auto"/>
              <w:right w:val="single" w:sz="4" w:space="0" w:color="auto"/>
            </w:tcBorders>
            <w:vAlign w:val="center"/>
            <w:hideMark/>
          </w:tcPr>
          <w:p w14:paraId="2E0666E2" w14:textId="77777777" w:rsidR="00FB4764" w:rsidRDefault="00FB4764" w:rsidP="00FB4764">
            <w:pPr>
              <w:keepNext/>
              <w:keepLines/>
              <w:spacing w:after="0"/>
              <w:jc w:val="center"/>
              <w:rPr>
                <w:rFonts w:ascii="Arial" w:eastAsia="MS Mincho" w:hAnsi="Arial"/>
                <w:b/>
                <w:sz w:val="18"/>
              </w:rPr>
            </w:pPr>
            <w:r>
              <w:rPr>
                <w:rFonts w:ascii="Arial" w:eastAsia="MS Mincho" w:hAnsi="Arial"/>
                <w:b/>
                <w:sz w:val="18"/>
              </w:rPr>
              <w:t>DL F</w:t>
            </w:r>
            <w:r>
              <w:rPr>
                <w:rFonts w:ascii="Arial" w:eastAsia="MS Mincho" w:hAnsi="Arial"/>
                <w:b/>
                <w:sz w:val="18"/>
                <w:vertAlign w:val="subscript"/>
              </w:rPr>
              <w:t>c</w:t>
            </w:r>
            <w:r>
              <w:rPr>
                <w:rFonts w:ascii="Arial" w:eastAsia="MS Mincho" w:hAnsi="Arial"/>
                <w:b/>
                <w:sz w:val="18"/>
              </w:rPr>
              <w:t xml:space="preserve"> (MHz)</w:t>
            </w:r>
          </w:p>
        </w:tc>
        <w:tc>
          <w:tcPr>
            <w:tcW w:w="939" w:type="dxa"/>
            <w:tcBorders>
              <w:top w:val="single" w:sz="4" w:space="0" w:color="auto"/>
              <w:left w:val="single" w:sz="4" w:space="0" w:color="auto"/>
              <w:bottom w:val="single" w:sz="4" w:space="0" w:color="auto"/>
              <w:right w:val="single" w:sz="4" w:space="0" w:color="auto"/>
            </w:tcBorders>
            <w:vAlign w:val="center"/>
            <w:hideMark/>
          </w:tcPr>
          <w:p w14:paraId="46A5A68C" w14:textId="77777777" w:rsidR="00FB4764" w:rsidRDefault="00FB4764" w:rsidP="00FB4764">
            <w:pPr>
              <w:keepNext/>
              <w:keepLines/>
              <w:spacing w:after="0"/>
              <w:jc w:val="center"/>
              <w:rPr>
                <w:rFonts w:ascii="Arial" w:eastAsia="MS Mincho" w:hAnsi="Arial"/>
                <w:b/>
                <w:sz w:val="18"/>
              </w:rPr>
            </w:pPr>
            <w:r>
              <w:rPr>
                <w:rFonts w:ascii="Arial" w:eastAsia="MS Mincho" w:hAnsi="Arial"/>
                <w:b/>
                <w:sz w:val="18"/>
              </w:rPr>
              <w:t xml:space="preserve">MSD </w:t>
            </w:r>
            <w:r>
              <w:rPr>
                <w:rFonts w:ascii="Arial" w:eastAsia="MS Mincho" w:hAnsi="Arial"/>
                <w:b/>
                <w:sz w:val="18"/>
              </w:rPr>
              <w:br/>
              <w:t>(dB)</w:t>
            </w:r>
          </w:p>
        </w:tc>
        <w:tc>
          <w:tcPr>
            <w:tcW w:w="1187" w:type="dxa"/>
            <w:tcBorders>
              <w:top w:val="single" w:sz="4" w:space="0" w:color="auto"/>
              <w:left w:val="single" w:sz="4" w:space="0" w:color="auto"/>
              <w:bottom w:val="single" w:sz="4" w:space="0" w:color="auto"/>
              <w:right w:val="single" w:sz="4" w:space="0" w:color="auto"/>
            </w:tcBorders>
            <w:vAlign w:val="center"/>
            <w:hideMark/>
          </w:tcPr>
          <w:p w14:paraId="5BF31669" w14:textId="77777777" w:rsidR="00FB4764" w:rsidRDefault="00FB4764" w:rsidP="00FB4764">
            <w:pPr>
              <w:keepNext/>
              <w:keepLines/>
              <w:spacing w:after="0"/>
              <w:jc w:val="center"/>
              <w:rPr>
                <w:rFonts w:ascii="Arial" w:eastAsia="MS Mincho" w:hAnsi="Arial"/>
                <w:b/>
                <w:sz w:val="18"/>
              </w:rPr>
            </w:pPr>
            <w:r>
              <w:rPr>
                <w:rFonts w:ascii="Arial" w:eastAsia="MS Mincho" w:hAnsi="Arial"/>
                <w:b/>
                <w:sz w:val="18"/>
              </w:rPr>
              <w:t>Duplex mode</w:t>
            </w: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17AF93E9" w14:textId="77777777" w:rsidR="00FB4764" w:rsidRDefault="00FB4764" w:rsidP="00FB4764">
            <w:pPr>
              <w:spacing w:after="0"/>
              <w:rPr>
                <w:rFonts w:ascii="Arial" w:eastAsia="MS Mincho" w:hAnsi="Arial"/>
                <w:b/>
                <w:sz w:val="18"/>
              </w:rPr>
            </w:pPr>
          </w:p>
        </w:tc>
      </w:tr>
      <w:tr w:rsidR="00FB4764" w14:paraId="69F5CBFB" w14:textId="77777777" w:rsidTr="00FB4764">
        <w:trPr>
          <w:trHeight w:val="245"/>
          <w:jc w:val="center"/>
        </w:trPr>
        <w:tc>
          <w:tcPr>
            <w:tcW w:w="1918" w:type="dxa"/>
            <w:vMerge w:val="restart"/>
            <w:tcBorders>
              <w:top w:val="single" w:sz="4" w:space="0" w:color="auto"/>
              <w:left w:val="single" w:sz="4" w:space="0" w:color="auto"/>
              <w:right w:val="single" w:sz="4" w:space="0" w:color="auto"/>
            </w:tcBorders>
            <w:vAlign w:val="center"/>
            <w:hideMark/>
          </w:tcPr>
          <w:p w14:paraId="75AE5FD7" w14:textId="77777777" w:rsidR="00FB4764" w:rsidRDefault="00FB4764" w:rsidP="00FB4764">
            <w:pPr>
              <w:keepNext/>
              <w:keepLines/>
              <w:spacing w:after="0"/>
              <w:jc w:val="center"/>
              <w:rPr>
                <w:rFonts w:ascii="Arial" w:eastAsia="MS Mincho" w:hAnsi="Arial"/>
                <w:sz w:val="18"/>
              </w:rPr>
            </w:pPr>
            <w:r>
              <w:rPr>
                <w:rFonts w:ascii="Arial" w:eastAsia="MS Mincho" w:hAnsi="Arial"/>
                <w:sz w:val="18"/>
              </w:rPr>
              <w:t>CA_n1-n46-n78</w:t>
            </w:r>
          </w:p>
          <w:p w14:paraId="3D9FAF52" w14:textId="77777777" w:rsidR="00FB4764" w:rsidRDefault="00FB4764" w:rsidP="00FB4764">
            <w:pPr>
              <w:keepNext/>
              <w:keepLines/>
              <w:spacing w:after="0"/>
              <w:jc w:val="center"/>
              <w:rPr>
                <w:rFonts w:ascii="Arial" w:eastAsia="MS Mincho" w:hAnsi="Arial"/>
                <w:sz w:val="18"/>
                <w:lang w:val="en-US"/>
              </w:rPr>
            </w:pPr>
          </w:p>
        </w:tc>
        <w:tc>
          <w:tcPr>
            <w:tcW w:w="1100" w:type="dxa"/>
            <w:tcBorders>
              <w:top w:val="single" w:sz="4" w:space="0" w:color="auto"/>
              <w:left w:val="single" w:sz="4" w:space="0" w:color="auto"/>
              <w:bottom w:val="single" w:sz="4" w:space="0" w:color="auto"/>
              <w:right w:val="single" w:sz="4" w:space="0" w:color="auto"/>
            </w:tcBorders>
            <w:vAlign w:val="center"/>
          </w:tcPr>
          <w:p w14:paraId="3215AC24"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n1</w:t>
            </w:r>
          </w:p>
        </w:tc>
        <w:tc>
          <w:tcPr>
            <w:tcW w:w="923" w:type="dxa"/>
            <w:tcBorders>
              <w:top w:val="single" w:sz="4" w:space="0" w:color="auto"/>
              <w:left w:val="single" w:sz="4" w:space="0" w:color="auto"/>
              <w:bottom w:val="single" w:sz="4" w:space="0" w:color="auto"/>
              <w:right w:val="single" w:sz="4" w:space="0" w:color="auto"/>
            </w:tcBorders>
            <w:vAlign w:val="center"/>
          </w:tcPr>
          <w:p w14:paraId="0479A245"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1930</w:t>
            </w:r>
          </w:p>
        </w:tc>
        <w:tc>
          <w:tcPr>
            <w:tcW w:w="927" w:type="dxa"/>
            <w:tcBorders>
              <w:top w:val="single" w:sz="4" w:space="0" w:color="auto"/>
              <w:left w:val="single" w:sz="4" w:space="0" w:color="auto"/>
              <w:bottom w:val="single" w:sz="4" w:space="0" w:color="auto"/>
              <w:right w:val="single" w:sz="4" w:space="0" w:color="auto"/>
            </w:tcBorders>
            <w:vAlign w:val="center"/>
          </w:tcPr>
          <w:p w14:paraId="4952E597"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w:t>
            </w:r>
          </w:p>
        </w:tc>
        <w:tc>
          <w:tcPr>
            <w:tcW w:w="923" w:type="dxa"/>
            <w:tcBorders>
              <w:top w:val="single" w:sz="4" w:space="0" w:color="auto"/>
              <w:left w:val="single" w:sz="4" w:space="0" w:color="auto"/>
              <w:bottom w:val="single" w:sz="4" w:space="0" w:color="auto"/>
              <w:right w:val="single" w:sz="4" w:space="0" w:color="auto"/>
            </w:tcBorders>
            <w:vAlign w:val="center"/>
          </w:tcPr>
          <w:p w14:paraId="0C3EB85C"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25</w:t>
            </w:r>
          </w:p>
        </w:tc>
        <w:tc>
          <w:tcPr>
            <w:tcW w:w="923" w:type="dxa"/>
            <w:tcBorders>
              <w:top w:val="single" w:sz="4" w:space="0" w:color="auto"/>
              <w:left w:val="single" w:sz="4" w:space="0" w:color="auto"/>
              <w:bottom w:val="single" w:sz="4" w:space="0" w:color="auto"/>
              <w:right w:val="single" w:sz="4" w:space="0" w:color="auto"/>
            </w:tcBorders>
            <w:vAlign w:val="center"/>
          </w:tcPr>
          <w:p w14:paraId="5D33677A"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2120</w:t>
            </w:r>
          </w:p>
        </w:tc>
        <w:tc>
          <w:tcPr>
            <w:tcW w:w="939" w:type="dxa"/>
            <w:tcBorders>
              <w:top w:val="single" w:sz="4" w:space="0" w:color="auto"/>
              <w:left w:val="single" w:sz="4" w:space="0" w:color="auto"/>
              <w:bottom w:val="single" w:sz="4" w:space="0" w:color="auto"/>
              <w:right w:val="single" w:sz="4" w:space="0" w:color="auto"/>
            </w:tcBorders>
            <w:vAlign w:val="center"/>
          </w:tcPr>
          <w:p w14:paraId="1815AD28"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c>
          <w:tcPr>
            <w:tcW w:w="1187" w:type="dxa"/>
            <w:tcBorders>
              <w:top w:val="single" w:sz="4" w:space="0" w:color="auto"/>
              <w:left w:val="single" w:sz="4" w:space="0" w:color="auto"/>
              <w:bottom w:val="single" w:sz="4" w:space="0" w:color="auto"/>
              <w:right w:val="single" w:sz="4" w:space="0" w:color="auto"/>
            </w:tcBorders>
            <w:vAlign w:val="center"/>
          </w:tcPr>
          <w:p w14:paraId="12A09859"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FDD</w:t>
            </w:r>
          </w:p>
        </w:tc>
        <w:tc>
          <w:tcPr>
            <w:tcW w:w="1015" w:type="dxa"/>
            <w:tcBorders>
              <w:top w:val="single" w:sz="4" w:space="0" w:color="auto"/>
              <w:left w:val="single" w:sz="4" w:space="0" w:color="auto"/>
              <w:bottom w:val="single" w:sz="4" w:space="0" w:color="auto"/>
              <w:right w:val="single" w:sz="4" w:space="0" w:color="auto"/>
            </w:tcBorders>
          </w:tcPr>
          <w:p w14:paraId="36014661"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r>
      <w:tr w:rsidR="00FB4764" w14:paraId="3174B3D3" w14:textId="77777777" w:rsidTr="00FB4764">
        <w:trPr>
          <w:trHeight w:val="113"/>
          <w:jc w:val="center"/>
        </w:trPr>
        <w:tc>
          <w:tcPr>
            <w:tcW w:w="1918" w:type="dxa"/>
            <w:vMerge/>
            <w:tcBorders>
              <w:left w:val="single" w:sz="4" w:space="0" w:color="auto"/>
              <w:right w:val="single" w:sz="4" w:space="0" w:color="auto"/>
            </w:tcBorders>
            <w:vAlign w:val="center"/>
            <w:hideMark/>
          </w:tcPr>
          <w:p w14:paraId="159F46BC" w14:textId="77777777" w:rsidR="00FB4764" w:rsidRDefault="00FB4764" w:rsidP="00FB4764">
            <w:pPr>
              <w:spacing w:after="0"/>
              <w:rPr>
                <w:rFonts w:ascii="Arial" w:eastAsia="MS Mincho" w:hAnsi="Arial"/>
                <w:sz w:val="18"/>
                <w:lang w:val="en-US"/>
              </w:rPr>
            </w:pPr>
          </w:p>
        </w:tc>
        <w:tc>
          <w:tcPr>
            <w:tcW w:w="1100" w:type="dxa"/>
            <w:tcBorders>
              <w:top w:val="single" w:sz="4" w:space="0" w:color="auto"/>
              <w:left w:val="single" w:sz="4" w:space="0" w:color="auto"/>
              <w:bottom w:val="single" w:sz="4" w:space="0" w:color="auto"/>
              <w:right w:val="single" w:sz="4" w:space="0" w:color="auto"/>
            </w:tcBorders>
            <w:vAlign w:val="center"/>
          </w:tcPr>
          <w:p w14:paraId="1A695904"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n46</w:t>
            </w:r>
          </w:p>
        </w:tc>
        <w:tc>
          <w:tcPr>
            <w:tcW w:w="923" w:type="dxa"/>
            <w:tcBorders>
              <w:top w:val="single" w:sz="4" w:space="0" w:color="auto"/>
              <w:left w:val="single" w:sz="4" w:space="0" w:color="auto"/>
              <w:bottom w:val="single" w:sz="4" w:space="0" w:color="auto"/>
              <w:right w:val="single" w:sz="4" w:space="0" w:color="auto"/>
            </w:tcBorders>
            <w:vAlign w:val="center"/>
          </w:tcPr>
          <w:p w14:paraId="5688A334"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5430</w:t>
            </w:r>
          </w:p>
        </w:tc>
        <w:tc>
          <w:tcPr>
            <w:tcW w:w="927" w:type="dxa"/>
            <w:tcBorders>
              <w:top w:val="single" w:sz="4" w:space="0" w:color="auto"/>
              <w:left w:val="single" w:sz="4" w:space="0" w:color="auto"/>
              <w:bottom w:val="single" w:sz="4" w:space="0" w:color="auto"/>
              <w:right w:val="single" w:sz="4" w:space="0" w:color="auto"/>
            </w:tcBorders>
            <w:vAlign w:val="center"/>
          </w:tcPr>
          <w:p w14:paraId="52E9D6EF"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20</w:t>
            </w:r>
          </w:p>
        </w:tc>
        <w:tc>
          <w:tcPr>
            <w:tcW w:w="923" w:type="dxa"/>
            <w:tcBorders>
              <w:top w:val="single" w:sz="4" w:space="0" w:color="auto"/>
              <w:left w:val="single" w:sz="4" w:space="0" w:color="auto"/>
              <w:bottom w:val="single" w:sz="4" w:space="0" w:color="auto"/>
              <w:right w:val="single" w:sz="4" w:space="0" w:color="auto"/>
            </w:tcBorders>
            <w:vAlign w:val="center"/>
          </w:tcPr>
          <w:p w14:paraId="6FE76EE1"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50</w:t>
            </w:r>
          </w:p>
        </w:tc>
        <w:tc>
          <w:tcPr>
            <w:tcW w:w="923" w:type="dxa"/>
            <w:tcBorders>
              <w:top w:val="single" w:sz="4" w:space="0" w:color="auto"/>
              <w:left w:val="single" w:sz="4" w:space="0" w:color="auto"/>
              <w:bottom w:val="single" w:sz="4" w:space="0" w:color="auto"/>
              <w:right w:val="single" w:sz="4" w:space="0" w:color="auto"/>
            </w:tcBorders>
            <w:vAlign w:val="center"/>
          </w:tcPr>
          <w:p w14:paraId="1C95A8B3"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5430</w:t>
            </w:r>
          </w:p>
        </w:tc>
        <w:tc>
          <w:tcPr>
            <w:tcW w:w="939" w:type="dxa"/>
            <w:tcBorders>
              <w:top w:val="single" w:sz="4" w:space="0" w:color="auto"/>
              <w:left w:val="single" w:sz="4" w:space="0" w:color="auto"/>
              <w:bottom w:val="single" w:sz="4" w:space="0" w:color="auto"/>
              <w:right w:val="single" w:sz="4" w:space="0" w:color="auto"/>
            </w:tcBorders>
            <w:vAlign w:val="center"/>
          </w:tcPr>
          <w:p w14:paraId="3475915A"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c>
          <w:tcPr>
            <w:tcW w:w="1187" w:type="dxa"/>
            <w:tcBorders>
              <w:top w:val="single" w:sz="4" w:space="0" w:color="auto"/>
              <w:left w:val="single" w:sz="4" w:space="0" w:color="auto"/>
              <w:bottom w:val="single" w:sz="4" w:space="0" w:color="auto"/>
              <w:right w:val="single" w:sz="4" w:space="0" w:color="auto"/>
            </w:tcBorders>
            <w:vAlign w:val="center"/>
          </w:tcPr>
          <w:p w14:paraId="1D55F7A0"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TDD</w:t>
            </w:r>
          </w:p>
        </w:tc>
        <w:tc>
          <w:tcPr>
            <w:tcW w:w="1015" w:type="dxa"/>
            <w:tcBorders>
              <w:top w:val="single" w:sz="4" w:space="0" w:color="auto"/>
              <w:left w:val="single" w:sz="4" w:space="0" w:color="auto"/>
              <w:bottom w:val="single" w:sz="4" w:space="0" w:color="auto"/>
              <w:right w:val="single" w:sz="4" w:space="0" w:color="auto"/>
            </w:tcBorders>
          </w:tcPr>
          <w:p w14:paraId="06096502"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r>
      <w:tr w:rsidR="00FB4764" w14:paraId="2F3A57C0" w14:textId="77777777" w:rsidTr="00FB4764">
        <w:trPr>
          <w:trHeight w:val="113"/>
          <w:jc w:val="center"/>
        </w:trPr>
        <w:tc>
          <w:tcPr>
            <w:tcW w:w="1918" w:type="dxa"/>
            <w:vMerge/>
            <w:tcBorders>
              <w:left w:val="single" w:sz="4" w:space="0" w:color="auto"/>
              <w:right w:val="single" w:sz="4" w:space="0" w:color="auto"/>
            </w:tcBorders>
            <w:vAlign w:val="center"/>
            <w:hideMark/>
          </w:tcPr>
          <w:p w14:paraId="65238509" w14:textId="77777777" w:rsidR="00FB4764" w:rsidRDefault="00FB4764" w:rsidP="00FB4764">
            <w:pPr>
              <w:spacing w:after="0"/>
              <w:rPr>
                <w:rFonts w:ascii="Arial" w:eastAsia="MS Mincho" w:hAnsi="Arial"/>
                <w:sz w:val="18"/>
                <w:lang w:val="en-US"/>
              </w:rPr>
            </w:pPr>
          </w:p>
        </w:tc>
        <w:tc>
          <w:tcPr>
            <w:tcW w:w="1100" w:type="dxa"/>
            <w:tcBorders>
              <w:top w:val="single" w:sz="4" w:space="0" w:color="auto"/>
              <w:left w:val="single" w:sz="4" w:space="0" w:color="auto"/>
              <w:bottom w:val="single" w:sz="4" w:space="0" w:color="auto"/>
              <w:right w:val="single" w:sz="4" w:space="0" w:color="auto"/>
            </w:tcBorders>
            <w:vAlign w:val="center"/>
          </w:tcPr>
          <w:p w14:paraId="1EB38CE1"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n78</w:t>
            </w:r>
          </w:p>
        </w:tc>
        <w:tc>
          <w:tcPr>
            <w:tcW w:w="923" w:type="dxa"/>
            <w:tcBorders>
              <w:top w:val="single" w:sz="4" w:space="0" w:color="auto"/>
              <w:left w:val="single" w:sz="4" w:space="0" w:color="auto"/>
              <w:bottom w:val="single" w:sz="4" w:space="0" w:color="auto"/>
              <w:right w:val="single" w:sz="4" w:space="0" w:color="auto"/>
            </w:tcBorders>
            <w:vAlign w:val="center"/>
          </w:tcPr>
          <w:p w14:paraId="693048B6"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3500</w:t>
            </w:r>
          </w:p>
        </w:tc>
        <w:tc>
          <w:tcPr>
            <w:tcW w:w="927" w:type="dxa"/>
            <w:tcBorders>
              <w:top w:val="single" w:sz="4" w:space="0" w:color="auto"/>
              <w:left w:val="single" w:sz="4" w:space="0" w:color="auto"/>
              <w:bottom w:val="single" w:sz="4" w:space="0" w:color="auto"/>
              <w:right w:val="single" w:sz="4" w:space="0" w:color="auto"/>
            </w:tcBorders>
            <w:vAlign w:val="center"/>
          </w:tcPr>
          <w:p w14:paraId="7C625810"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10</w:t>
            </w:r>
          </w:p>
        </w:tc>
        <w:tc>
          <w:tcPr>
            <w:tcW w:w="923" w:type="dxa"/>
            <w:tcBorders>
              <w:top w:val="single" w:sz="4" w:space="0" w:color="auto"/>
              <w:left w:val="single" w:sz="4" w:space="0" w:color="auto"/>
              <w:bottom w:val="single" w:sz="4" w:space="0" w:color="auto"/>
              <w:right w:val="single" w:sz="4" w:space="0" w:color="auto"/>
            </w:tcBorders>
            <w:vAlign w:val="center"/>
          </w:tcPr>
          <w:p w14:paraId="63D957DE"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50</w:t>
            </w:r>
          </w:p>
        </w:tc>
        <w:tc>
          <w:tcPr>
            <w:tcW w:w="923" w:type="dxa"/>
            <w:tcBorders>
              <w:top w:val="single" w:sz="4" w:space="0" w:color="auto"/>
              <w:left w:val="single" w:sz="4" w:space="0" w:color="auto"/>
              <w:bottom w:val="single" w:sz="4" w:space="0" w:color="auto"/>
              <w:right w:val="single" w:sz="4" w:space="0" w:color="auto"/>
            </w:tcBorders>
            <w:vAlign w:val="center"/>
          </w:tcPr>
          <w:p w14:paraId="240CDBCF"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3500</w:t>
            </w:r>
          </w:p>
        </w:tc>
        <w:tc>
          <w:tcPr>
            <w:tcW w:w="939" w:type="dxa"/>
            <w:tcBorders>
              <w:top w:val="single" w:sz="4" w:space="0" w:color="auto"/>
              <w:left w:val="single" w:sz="4" w:space="0" w:color="auto"/>
              <w:bottom w:val="single" w:sz="4" w:space="0" w:color="auto"/>
              <w:right w:val="single" w:sz="4" w:space="0" w:color="auto"/>
            </w:tcBorders>
            <w:vAlign w:val="center"/>
          </w:tcPr>
          <w:p w14:paraId="1C5946DA"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29</w:t>
            </w:r>
          </w:p>
        </w:tc>
        <w:tc>
          <w:tcPr>
            <w:tcW w:w="1187" w:type="dxa"/>
            <w:tcBorders>
              <w:top w:val="single" w:sz="4" w:space="0" w:color="auto"/>
              <w:left w:val="single" w:sz="4" w:space="0" w:color="auto"/>
              <w:bottom w:val="single" w:sz="4" w:space="0" w:color="auto"/>
              <w:right w:val="single" w:sz="4" w:space="0" w:color="auto"/>
            </w:tcBorders>
            <w:vAlign w:val="center"/>
          </w:tcPr>
          <w:p w14:paraId="27FFEAF2"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TDD</w:t>
            </w:r>
          </w:p>
        </w:tc>
        <w:tc>
          <w:tcPr>
            <w:tcW w:w="1015" w:type="dxa"/>
            <w:tcBorders>
              <w:top w:val="single" w:sz="4" w:space="0" w:color="auto"/>
              <w:left w:val="single" w:sz="4" w:space="0" w:color="auto"/>
              <w:bottom w:val="single" w:sz="4" w:space="0" w:color="auto"/>
              <w:right w:val="single" w:sz="4" w:space="0" w:color="auto"/>
            </w:tcBorders>
          </w:tcPr>
          <w:p w14:paraId="1FE4FFE9"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IMD2</w:t>
            </w:r>
          </w:p>
        </w:tc>
      </w:tr>
      <w:tr w:rsidR="00FB4764" w14:paraId="64631A54" w14:textId="77777777" w:rsidTr="00FB4764">
        <w:trPr>
          <w:trHeight w:val="245"/>
          <w:jc w:val="center"/>
        </w:trPr>
        <w:tc>
          <w:tcPr>
            <w:tcW w:w="1918" w:type="dxa"/>
            <w:vMerge/>
            <w:tcBorders>
              <w:left w:val="single" w:sz="4" w:space="0" w:color="auto"/>
              <w:right w:val="single" w:sz="4" w:space="0" w:color="auto"/>
            </w:tcBorders>
            <w:vAlign w:val="center"/>
          </w:tcPr>
          <w:p w14:paraId="6C452CE0" w14:textId="77777777" w:rsidR="00FB4764" w:rsidRDefault="00FB4764" w:rsidP="00FB4764">
            <w:pPr>
              <w:spacing w:after="0"/>
              <w:rPr>
                <w:rFonts w:ascii="Arial" w:eastAsia="MS Mincho" w:hAnsi="Arial"/>
                <w:sz w:val="18"/>
                <w:lang w:val="en-US"/>
              </w:rPr>
            </w:pPr>
          </w:p>
        </w:tc>
        <w:tc>
          <w:tcPr>
            <w:tcW w:w="1100" w:type="dxa"/>
            <w:tcBorders>
              <w:top w:val="single" w:sz="4" w:space="0" w:color="auto"/>
              <w:left w:val="single" w:sz="4" w:space="0" w:color="auto"/>
              <w:bottom w:val="single" w:sz="4" w:space="0" w:color="auto"/>
              <w:right w:val="single" w:sz="4" w:space="0" w:color="auto"/>
            </w:tcBorders>
            <w:vAlign w:val="center"/>
          </w:tcPr>
          <w:p w14:paraId="34D77C32"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n1</w:t>
            </w:r>
          </w:p>
        </w:tc>
        <w:tc>
          <w:tcPr>
            <w:tcW w:w="923" w:type="dxa"/>
            <w:tcBorders>
              <w:top w:val="single" w:sz="4" w:space="0" w:color="auto"/>
              <w:left w:val="single" w:sz="4" w:space="0" w:color="auto"/>
              <w:bottom w:val="single" w:sz="4" w:space="0" w:color="auto"/>
              <w:right w:val="single" w:sz="4" w:space="0" w:color="auto"/>
            </w:tcBorders>
            <w:vAlign w:val="center"/>
          </w:tcPr>
          <w:p w14:paraId="49C45684"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1940</w:t>
            </w:r>
          </w:p>
        </w:tc>
        <w:tc>
          <w:tcPr>
            <w:tcW w:w="927" w:type="dxa"/>
            <w:tcBorders>
              <w:top w:val="single" w:sz="4" w:space="0" w:color="auto"/>
              <w:left w:val="single" w:sz="4" w:space="0" w:color="auto"/>
              <w:bottom w:val="single" w:sz="4" w:space="0" w:color="auto"/>
              <w:right w:val="single" w:sz="4" w:space="0" w:color="auto"/>
            </w:tcBorders>
            <w:vAlign w:val="center"/>
          </w:tcPr>
          <w:p w14:paraId="0C37E351"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w:t>
            </w:r>
          </w:p>
        </w:tc>
        <w:tc>
          <w:tcPr>
            <w:tcW w:w="923" w:type="dxa"/>
            <w:tcBorders>
              <w:top w:val="single" w:sz="4" w:space="0" w:color="auto"/>
              <w:left w:val="single" w:sz="4" w:space="0" w:color="auto"/>
              <w:bottom w:val="single" w:sz="4" w:space="0" w:color="auto"/>
              <w:right w:val="single" w:sz="4" w:space="0" w:color="auto"/>
            </w:tcBorders>
            <w:vAlign w:val="center"/>
          </w:tcPr>
          <w:p w14:paraId="57185A57"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25</w:t>
            </w:r>
          </w:p>
        </w:tc>
        <w:tc>
          <w:tcPr>
            <w:tcW w:w="923" w:type="dxa"/>
            <w:tcBorders>
              <w:top w:val="single" w:sz="4" w:space="0" w:color="auto"/>
              <w:left w:val="single" w:sz="4" w:space="0" w:color="auto"/>
              <w:bottom w:val="single" w:sz="4" w:space="0" w:color="auto"/>
              <w:right w:val="single" w:sz="4" w:space="0" w:color="auto"/>
            </w:tcBorders>
            <w:vAlign w:val="center"/>
          </w:tcPr>
          <w:p w14:paraId="5C4E931F"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2130</w:t>
            </w:r>
          </w:p>
        </w:tc>
        <w:tc>
          <w:tcPr>
            <w:tcW w:w="939" w:type="dxa"/>
            <w:tcBorders>
              <w:top w:val="single" w:sz="4" w:space="0" w:color="auto"/>
              <w:left w:val="single" w:sz="4" w:space="0" w:color="auto"/>
              <w:bottom w:val="single" w:sz="4" w:space="0" w:color="auto"/>
              <w:right w:val="single" w:sz="4" w:space="0" w:color="auto"/>
            </w:tcBorders>
            <w:vAlign w:val="center"/>
          </w:tcPr>
          <w:p w14:paraId="4D6EEC18"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30</w:t>
            </w:r>
          </w:p>
        </w:tc>
        <w:tc>
          <w:tcPr>
            <w:tcW w:w="1187" w:type="dxa"/>
            <w:tcBorders>
              <w:top w:val="single" w:sz="4" w:space="0" w:color="auto"/>
              <w:left w:val="single" w:sz="4" w:space="0" w:color="auto"/>
              <w:bottom w:val="single" w:sz="4" w:space="0" w:color="auto"/>
              <w:right w:val="single" w:sz="4" w:space="0" w:color="auto"/>
            </w:tcBorders>
            <w:vAlign w:val="center"/>
          </w:tcPr>
          <w:p w14:paraId="33643AC6"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FDD</w:t>
            </w:r>
          </w:p>
        </w:tc>
        <w:tc>
          <w:tcPr>
            <w:tcW w:w="1015" w:type="dxa"/>
            <w:tcBorders>
              <w:top w:val="single" w:sz="4" w:space="0" w:color="auto"/>
              <w:left w:val="single" w:sz="4" w:space="0" w:color="auto"/>
              <w:bottom w:val="single" w:sz="4" w:space="0" w:color="auto"/>
              <w:right w:val="single" w:sz="4" w:space="0" w:color="auto"/>
            </w:tcBorders>
          </w:tcPr>
          <w:p w14:paraId="272F808B"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IMD2</w:t>
            </w:r>
          </w:p>
        </w:tc>
      </w:tr>
      <w:tr w:rsidR="00FB4764" w14:paraId="4F67B9E0" w14:textId="77777777" w:rsidTr="00FB4764">
        <w:trPr>
          <w:trHeight w:val="245"/>
          <w:jc w:val="center"/>
        </w:trPr>
        <w:tc>
          <w:tcPr>
            <w:tcW w:w="1918" w:type="dxa"/>
            <w:vMerge/>
            <w:tcBorders>
              <w:left w:val="single" w:sz="4" w:space="0" w:color="auto"/>
              <w:right w:val="single" w:sz="4" w:space="0" w:color="auto"/>
            </w:tcBorders>
            <w:vAlign w:val="center"/>
          </w:tcPr>
          <w:p w14:paraId="48F5ED72" w14:textId="77777777" w:rsidR="00FB4764" w:rsidRDefault="00FB4764" w:rsidP="00FB4764">
            <w:pPr>
              <w:spacing w:after="0"/>
              <w:rPr>
                <w:rFonts w:ascii="Arial" w:eastAsia="MS Mincho" w:hAnsi="Arial"/>
                <w:sz w:val="18"/>
                <w:lang w:val="en-US"/>
              </w:rPr>
            </w:pPr>
          </w:p>
        </w:tc>
        <w:tc>
          <w:tcPr>
            <w:tcW w:w="1100" w:type="dxa"/>
            <w:tcBorders>
              <w:top w:val="single" w:sz="4" w:space="0" w:color="auto"/>
              <w:left w:val="single" w:sz="4" w:space="0" w:color="auto"/>
              <w:bottom w:val="single" w:sz="4" w:space="0" w:color="auto"/>
              <w:right w:val="single" w:sz="4" w:space="0" w:color="auto"/>
            </w:tcBorders>
            <w:vAlign w:val="center"/>
          </w:tcPr>
          <w:p w14:paraId="1DA2FB98"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n46</w:t>
            </w:r>
          </w:p>
        </w:tc>
        <w:tc>
          <w:tcPr>
            <w:tcW w:w="923" w:type="dxa"/>
            <w:tcBorders>
              <w:top w:val="single" w:sz="4" w:space="0" w:color="auto"/>
              <w:left w:val="single" w:sz="4" w:space="0" w:color="auto"/>
              <w:bottom w:val="single" w:sz="4" w:space="0" w:color="auto"/>
              <w:right w:val="single" w:sz="4" w:space="0" w:color="auto"/>
            </w:tcBorders>
            <w:vAlign w:val="center"/>
          </w:tcPr>
          <w:p w14:paraId="109AAD25"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5630</w:t>
            </w:r>
          </w:p>
        </w:tc>
        <w:tc>
          <w:tcPr>
            <w:tcW w:w="927" w:type="dxa"/>
            <w:tcBorders>
              <w:top w:val="single" w:sz="4" w:space="0" w:color="auto"/>
              <w:left w:val="single" w:sz="4" w:space="0" w:color="auto"/>
              <w:bottom w:val="single" w:sz="4" w:space="0" w:color="auto"/>
              <w:right w:val="single" w:sz="4" w:space="0" w:color="auto"/>
            </w:tcBorders>
            <w:vAlign w:val="center"/>
          </w:tcPr>
          <w:p w14:paraId="18F11D64"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20</w:t>
            </w:r>
          </w:p>
        </w:tc>
        <w:tc>
          <w:tcPr>
            <w:tcW w:w="923" w:type="dxa"/>
            <w:tcBorders>
              <w:top w:val="single" w:sz="4" w:space="0" w:color="auto"/>
              <w:left w:val="single" w:sz="4" w:space="0" w:color="auto"/>
              <w:bottom w:val="single" w:sz="4" w:space="0" w:color="auto"/>
              <w:right w:val="single" w:sz="4" w:space="0" w:color="auto"/>
            </w:tcBorders>
            <w:vAlign w:val="center"/>
          </w:tcPr>
          <w:p w14:paraId="75013A99"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50</w:t>
            </w:r>
          </w:p>
        </w:tc>
        <w:tc>
          <w:tcPr>
            <w:tcW w:w="923" w:type="dxa"/>
            <w:tcBorders>
              <w:top w:val="single" w:sz="4" w:space="0" w:color="auto"/>
              <w:left w:val="single" w:sz="4" w:space="0" w:color="auto"/>
              <w:bottom w:val="single" w:sz="4" w:space="0" w:color="auto"/>
              <w:right w:val="single" w:sz="4" w:space="0" w:color="auto"/>
            </w:tcBorders>
            <w:vAlign w:val="center"/>
          </w:tcPr>
          <w:p w14:paraId="4B320567"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5630</w:t>
            </w:r>
          </w:p>
        </w:tc>
        <w:tc>
          <w:tcPr>
            <w:tcW w:w="939" w:type="dxa"/>
            <w:tcBorders>
              <w:top w:val="single" w:sz="4" w:space="0" w:color="auto"/>
              <w:left w:val="single" w:sz="4" w:space="0" w:color="auto"/>
              <w:bottom w:val="single" w:sz="4" w:space="0" w:color="auto"/>
              <w:right w:val="single" w:sz="4" w:space="0" w:color="auto"/>
            </w:tcBorders>
            <w:vAlign w:val="center"/>
          </w:tcPr>
          <w:p w14:paraId="59062A24"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c>
          <w:tcPr>
            <w:tcW w:w="1187" w:type="dxa"/>
            <w:tcBorders>
              <w:top w:val="single" w:sz="4" w:space="0" w:color="auto"/>
              <w:left w:val="single" w:sz="4" w:space="0" w:color="auto"/>
              <w:bottom w:val="single" w:sz="4" w:space="0" w:color="auto"/>
              <w:right w:val="single" w:sz="4" w:space="0" w:color="auto"/>
            </w:tcBorders>
            <w:vAlign w:val="center"/>
          </w:tcPr>
          <w:p w14:paraId="5C8B8C3B"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TDD</w:t>
            </w:r>
          </w:p>
        </w:tc>
        <w:tc>
          <w:tcPr>
            <w:tcW w:w="1015" w:type="dxa"/>
            <w:tcBorders>
              <w:top w:val="single" w:sz="4" w:space="0" w:color="auto"/>
              <w:left w:val="single" w:sz="4" w:space="0" w:color="auto"/>
              <w:bottom w:val="single" w:sz="4" w:space="0" w:color="auto"/>
              <w:right w:val="single" w:sz="4" w:space="0" w:color="auto"/>
            </w:tcBorders>
          </w:tcPr>
          <w:p w14:paraId="708F9583"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r>
      <w:tr w:rsidR="00FB4764" w14:paraId="6708EB42" w14:textId="77777777" w:rsidTr="00FB4764">
        <w:trPr>
          <w:trHeight w:val="245"/>
          <w:jc w:val="center"/>
        </w:trPr>
        <w:tc>
          <w:tcPr>
            <w:tcW w:w="1918" w:type="dxa"/>
            <w:vMerge/>
            <w:tcBorders>
              <w:left w:val="single" w:sz="4" w:space="0" w:color="auto"/>
              <w:right w:val="single" w:sz="4" w:space="0" w:color="auto"/>
            </w:tcBorders>
            <w:vAlign w:val="center"/>
          </w:tcPr>
          <w:p w14:paraId="5952A6CE" w14:textId="77777777" w:rsidR="00FB4764" w:rsidRDefault="00FB4764" w:rsidP="00FB4764">
            <w:pPr>
              <w:spacing w:after="0"/>
              <w:rPr>
                <w:rFonts w:ascii="Arial" w:eastAsia="MS Mincho" w:hAnsi="Arial"/>
                <w:sz w:val="18"/>
                <w:lang w:val="en-US"/>
              </w:rPr>
            </w:pPr>
          </w:p>
        </w:tc>
        <w:tc>
          <w:tcPr>
            <w:tcW w:w="1100" w:type="dxa"/>
            <w:tcBorders>
              <w:top w:val="single" w:sz="4" w:space="0" w:color="auto"/>
              <w:left w:val="single" w:sz="4" w:space="0" w:color="auto"/>
              <w:bottom w:val="single" w:sz="4" w:space="0" w:color="auto"/>
              <w:right w:val="single" w:sz="4" w:space="0" w:color="auto"/>
            </w:tcBorders>
            <w:vAlign w:val="center"/>
          </w:tcPr>
          <w:p w14:paraId="52D62445"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n78</w:t>
            </w:r>
          </w:p>
        </w:tc>
        <w:tc>
          <w:tcPr>
            <w:tcW w:w="923" w:type="dxa"/>
            <w:tcBorders>
              <w:top w:val="single" w:sz="4" w:space="0" w:color="auto"/>
              <w:left w:val="single" w:sz="4" w:space="0" w:color="auto"/>
              <w:bottom w:val="single" w:sz="4" w:space="0" w:color="auto"/>
              <w:right w:val="single" w:sz="4" w:space="0" w:color="auto"/>
            </w:tcBorders>
            <w:vAlign w:val="center"/>
          </w:tcPr>
          <w:p w14:paraId="7C3A596F"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3500</w:t>
            </w:r>
          </w:p>
        </w:tc>
        <w:tc>
          <w:tcPr>
            <w:tcW w:w="927" w:type="dxa"/>
            <w:tcBorders>
              <w:top w:val="single" w:sz="4" w:space="0" w:color="auto"/>
              <w:left w:val="single" w:sz="4" w:space="0" w:color="auto"/>
              <w:bottom w:val="single" w:sz="4" w:space="0" w:color="auto"/>
              <w:right w:val="single" w:sz="4" w:space="0" w:color="auto"/>
            </w:tcBorders>
            <w:vAlign w:val="center"/>
          </w:tcPr>
          <w:p w14:paraId="6585E684"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10</w:t>
            </w:r>
          </w:p>
        </w:tc>
        <w:tc>
          <w:tcPr>
            <w:tcW w:w="923" w:type="dxa"/>
            <w:tcBorders>
              <w:top w:val="single" w:sz="4" w:space="0" w:color="auto"/>
              <w:left w:val="single" w:sz="4" w:space="0" w:color="auto"/>
              <w:bottom w:val="single" w:sz="4" w:space="0" w:color="auto"/>
              <w:right w:val="single" w:sz="4" w:space="0" w:color="auto"/>
            </w:tcBorders>
            <w:vAlign w:val="center"/>
          </w:tcPr>
          <w:p w14:paraId="5CE94512"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50</w:t>
            </w:r>
          </w:p>
        </w:tc>
        <w:tc>
          <w:tcPr>
            <w:tcW w:w="923" w:type="dxa"/>
            <w:tcBorders>
              <w:top w:val="single" w:sz="4" w:space="0" w:color="auto"/>
              <w:left w:val="single" w:sz="4" w:space="0" w:color="auto"/>
              <w:bottom w:val="single" w:sz="4" w:space="0" w:color="auto"/>
              <w:right w:val="single" w:sz="4" w:space="0" w:color="auto"/>
            </w:tcBorders>
            <w:vAlign w:val="center"/>
          </w:tcPr>
          <w:p w14:paraId="7C0BABB0"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3500</w:t>
            </w:r>
          </w:p>
        </w:tc>
        <w:tc>
          <w:tcPr>
            <w:tcW w:w="939" w:type="dxa"/>
            <w:tcBorders>
              <w:top w:val="single" w:sz="4" w:space="0" w:color="auto"/>
              <w:left w:val="single" w:sz="4" w:space="0" w:color="auto"/>
              <w:bottom w:val="single" w:sz="4" w:space="0" w:color="auto"/>
              <w:right w:val="single" w:sz="4" w:space="0" w:color="auto"/>
            </w:tcBorders>
            <w:vAlign w:val="center"/>
          </w:tcPr>
          <w:p w14:paraId="66C66B35"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c>
          <w:tcPr>
            <w:tcW w:w="1187" w:type="dxa"/>
            <w:tcBorders>
              <w:top w:val="single" w:sz="4" w:space="0" w:color="auto"/>
              <w:left w:val="single" w:sz="4" w:space="0" w:color="auto"/>
              <w:bottom w:val="single" w:sz="4" w:space="0" w:color="auto"/>
              <w:right w:val="single" w:sz="4" w:space="0" w:color="auto"/>
            </w:tcBorders>
            <w:vAlign w:val="center"/>
          </w:tcPr>
          <w:p w14:paraId="650BBC39"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TDD</w:t>
            </w:r>
          </w:p>
        </w:tc>
        <w:tc>
          <w:tcPr>
            <w:tcW w:w="1015" w:type="dxa"/>
            <w:tcBorders>
              <w:top w:val="single" w:sz="4" w:space="0" w:color="auto"/>
              <w:left w:val="single" w:sz="4" w:space="0" w:color="auto"/>
              <w:bottom w:val="single" w:sz="4" w:space="0" w:color="auto"/>
              <w:right w:val="single" w:sz="4" w:space="0" w:color="auto"/>
            </w:tcBorders>
          </w:tcPr>
          <w:p w14:paraId="0E40CD19"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r>
      <w:tr w:rsidR="00FB4764" w14:paraId="0FFF4178" w14:textId="77777777" w:rsidTr="00FB4764">
        <w:trPr>
          <w:trHeight w:val="245"/>
          <w:jc w:val="center"/>
        </w:trPr>
        <w:tc>
          <w:tcPr>
            <w:tcW w:w="1918" w:type="dxa"/>
            <w:vMerge/>
            <w:tcBorders>
              <w:left w:val="single" w:sz="4" w:space="0" w:color="auto"/>
              <w:right w:val="single" w:sz="4" w:space="0" w:color="auto"/>
            </w:tcBorders>
            <w:vAlign w:val="center"/>
          </w:tcPr>
          <w:p w14:paraId="5C361F23" w14:textId="77777777" w:rsidR="00FB4764" w:rsidRDefault="00FB4764" w:rsidP="00FB4764">
            <w:pPr>
              <w:spacing w:after="0"/>
              <w:rPr>
                <w:rFonts w:ascii="Arial" w:eastAsia="MS Mincho" w:hAnsi="Arial"/>
                <w:sz w:val="18"/>
                <w:lang w:val="en-US"/>
              </w:rPr>
            </w:pPr>
          </w:p>
        </w:tc>
        <w:tc>
          <w:tcPr>
            <w:tcW w:w="1100" w:type="dxa"/>
            <w:tcBorders>
              <w:top w:val="single" w:sz="4" w:space="0" w:color="auto"/>
              <w:left w:val="single" w:sz="4" w:space="0" w:color="auto"/>
              <w:bottom w:val="single" w:sz="4" w:space="0" w:color="auto"/>
              <w:right w:val="single" w:sz="4" w:space="0" w:color="auto"/>
            </w:tcBorders>
            <w:vAlign w:val="center"/>
          </w:tcPr>
          <w:p w14:paraId="23556B97"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n1</w:t>
            </w:r>
          </w:p>
        </w:tc>
        <w:tc>
          <w:tcPr>
            <w:tcW w:w="923" w:type="dxa"/>
            <w:tcBorders>
              <w:top w:val="single" w:sz="4" w:space="0" w:color="auto"/>
              <w:left w:val="single" w:sz="4" w:space="0" w:color="auto"/>
              <w:bottom w:val="single" w:sz="4" w:space="0" w:color="auto"/>
              <w:right w:val="single" w:sz="4" w:space="0" w:color="auto"/>
            </w:tcBorders>
            <w:vAlign w:val="center"/>
          </w:tcPr>
          <w:p w14:paraId="1F0D4C96"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1930</w:t>
            </w:r>
          </w:p>
        </w:tc>
        <w:tc>
          <w:tcPr>
            <w:tcW w:w="927" w:type="dxa"/>
            <w:tcBorders>
              <w:top w:val="single" w:sz="4" w:space="0" w:color="auto"/>
              <w:left w:val="single" w:sz="4" w:space="0" w:color="auto"/>
              <w:bottom w:val="single" w:sz="4" w:space="0" w:color="auto"/>
              <w:right w:val="single" w:sz="4" w:space="0" w:color="auto"/>
            </w:tcBorders>
            <w:vAlign w:val="center"/>
          </w:tcPr>
          <w:p w14:paraId="5C3FC9F7"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w:t>
            </w:r>
          </w:p>
        </w:tc>
        <w:tc>
          <w:tcPr>
            <w:tcW w:w="923" w:type="dxa"/>
            <w:tcBorders>
              <w:top w:val="single" w:sz="4" w:space="0" w:color="auto"/>
              <w:left w:val="single" w:sz="4" w:space="0" w:color="auto"/>
              <w:bottom w:val="single" w:sz="4" w:space="0" w:color="auto"/>
              <w:right w:val="single" w:sz="4" w:space="0" w:color="auto"/>
            </w:tcBorders>
            <w:vAlign w:val="center"/>
          </w:tcPr>
          <w:p w14:paraId="163400C5"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25</w:t>
            </w:r>
          </w:p>
        </w:tc>
        <w:tc>
          <w:tcPr>
            <w:tcW w:w="923" w:type="dxa"/>
            <w:tcBorders>
              <w:top w:val="single" w:sz="4" w:space="0" w:color="auto"/>
              <w:left w:val="single" w:sz="4" w:space="0" w:color="auto"/>
              <w:bottom w:val="single" w:sz="4" w:space="0" w:color="auto"/>
              <w:right w:val="single" w:sz="4" w:space="0" w:color="auto"/>
            </w:tcBorders>
            <w:vAlign w:val="center"/>
          </w:tcPr>
          <w:p w14:paraId="640E3897"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2120</w:t>
            </w:r>
          </w:p>
        </w:tc>
        <w:tc>
          <w:tcPr>
            <w:tcW w:w="939" w:type="dxa"/>
            <w:tcBorders>
              <w:top w:val="single" w:sz="4" w:space="0" w:color="auto"/>
              <w:left w:val="single" w:sz="4" w:space="0" w:color="auto"/>
              <w:bottom w:val="single" w:sz="4" w:space="0" w:color="auto"/>
              <w:right w:val="single" w:sz="4" w:space="0" w:color="auto"/>
            </w:tcBorders>
            <w:vAlign w:val="center"/>
          </w:tcPr>
          <w:p w14:paraId="109DED72"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15</w:t>
            </w:r>
          </w:p>
        </w:tc>
        <w:tc>
          <w:tcPr>
            <w:tcW w:w="1187" w:type="dxa"/>
            <w:tcBorders>
              <w:top w:val="single" w:sz="4" w:space="0" w:color="auto"/>
              <w:left w:val="single" w:sz="4" w:space="0" w:color="auto"/>
              <w:bottom w:val="single" w:sz="4" w:space="0" w:color="auto"/>
              <w:right w:val="single" w:sz="4" w:space="0" w:color="auto"/>
            </w:tcBorders>
            <w:vAlign w:val="center"/>
          </w:tcPr>
          <w:p w14:paraId="15AAFA2B"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FDD</w:t>
            </w:r>
          </w:p>
        </w:tc>
        <w:tc>
          <w:tcPr>
            <w:tcW w:w="1015" w:type="dxa"/>
            <w:tcBorders>
              <w:top w:val="single" w:sz="4" w:space="0" w:color="auto"/>
              <w:left w:val="single" w:sz="4" w:space="0" w:color="auto"/>
              <w:bottom w:val="single" w:sz="4" w:space="0" w:color="auto"/>
              <w:right w:val="single" w:sz="4" w:space="0" w:color="auto"/>
            </w:tcBorders>
          </w:tcPr>
          <w:p w14:paraId="5B4C0F99"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IMD3</w:t>
            </w:r>
          </w:p>
        </w:tc>
      </w:tr>
      <w:tr w:rsidR="00FB4764" w14:paraId="48CB6DDB" w14:textId="77777777" w:rsidTr="00FB4764">
        <w:trPr>
          <w:trHeight w:val="245"/>
          <w:jc w:val="center"/>
        </w:trPr>
        <w:tc>
          <w:tcPr>
            <w:tcW w:w="1918" w:type="dxa"/>
            <w:vMerge/>
            <w:tcBorders>
              <w:left w:val="single" w:sz="4" w:space="0" w:color="auto"/>
              <w:right w:val="single" w:sz="4" w:space="0" w:color="auto"/>
            </w:tcBorders>
            <w:vAlign w:val="center"/>
          </w:tcPr>
          <w:p w14:paraId="4E7F46C0" w14:textId="77777777" w:rsidR="00FB4764" w:rsidRDefault="00FB4764" w:rsidP="00FB4764">
            <w:pPr>
              <w:spacing w:after="0"/>
              <w:rPr>
                <w:rFonts w:ascii="Arial" w:eastAsia="MS Mincho" w:hAnsi="Arial"/>
                <w:sz w:val="18"/>
                <w:lang w:val="en-US"/>
              </w:rPr>
            </w:pPr>
          </w:p>
        </w:tc>
        <w:tc>
          <w:tcPr>
            <w:tcW w:w="1100" w:type="dxa"/>
            <w:tcBorders>
              <w:top w:val="single" w:sz="4" w:space="0" w:color="auto"/>
              <w:left w:val="single" w:sz="4" w:space="0" w:color="auto"/>
              <w:bottom w:val="single" w:sz="4" w:space="0" w:color="auto"/>
              <w:right w:val="single" w:sz="4" w:space="0" w:color="auto"/>
            </w:tcBorders>
            <w:vAlign w:val="center"/>
          </w:tcPr>
          <w:p w14:paraId="03CA0966"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n46</w:t>
            </w:r>
          </w:p>
        </w:tc>
        <w:tc>
          <w:tcPr>
            <w:tcW w:w="923" w:type="dxa"/>
            <w:tcBorders>
              <w:top w:val="single" w:sz="4" w:space="0" w:color="auto"/>
              <w:left w:val="single" w:sz="4" w:space="0" w:color="auto"/>
              <w:bottom w:val="single" w:sz="4" w:space="0" w:color="auto"/>
              <w:right w:val="single" w:sz="4" w:space="0" w:color="auto"/>
            </w:tcBorders>
            <w:vAlign w:val="center"/>
          </w:tcPr>
          <w:p w14:paraId="78D732C4"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5160</w:t>
            </w:r>
          </w:p>
        </w:tc>
        <w:tc>
          <w:tcPr>
            <w:tcW w:w="927" w:type="dxa"/>
            <w:tcBorders>
              <w:top w:val="single" w:sz="4" w:space="0" w:color="auto"/>
              <w:left w:val="single" w:sz="4" w:space="0" w:color="auto"/>
              <w:bottom w:val="single" w:sz="4" w:space="0" w:color="auto"/>
              <w:right w:val="single" w:sz="4" w:space="0" w:color="auto"/>
            </w:tcBorders>
            <w:vAlign w:val="center"/>
          </w:tcPr>
          <w:p w14:paraId="72C3898D"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20</w:t>
            </w:r>
          </w:p>
        </w:tc>
        <w:tc>
          <w:tcPr>
            <w:tcW w:w="923" w:type="dxa"/>
            <w:tcBorders>
              <w:top w:val="single" w:sz="4" w:space="0" w:color="auto"/>
              <w:left w:val="single" w:sz="4" w:space="0" w:color="auto"/>
              <w:bottom w:val="single" w:sz="4" w:space="0" w:color="auto"/>
              <w:right w:val="single" w:sz="4" w:space="0" w:color="auto"/>
            </w:tcBorders>
            <w:vAlign w:val="center"/>
          </w:tcPr>
          <w:p w14:paraId="5280EC45"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50</w:t>
            </w:r>
          </w:p>
        </w:tc>
        <w:tc>
          <w:tcPr>
            <w:tcW w:w="923" w:type="dxa"/>
            <w:tcBorders>
              <w:top w:val="single" w:sz="4" w:space="0" w:color="auto"/>
              <w:left w:val="single" w:sz="4" w:space="0" w:color="auto"/>
              <w:bottom w:val="single" w:sz="4" w:space="0" w:color="auto"/>
              <w:right w:val="single" w:sz="4" w:space="0" w:color="auto"/>
            </w:tcBorders>
            <w:vAlign w:val="center"/>
          </w:tcPr>
          <w:p w14:paraId="36F4EB42"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5160</w:t>
            </w:r>
          </w:p>
        </w:tc>
        <w:tc>
          <w:tcPr>
            <w:tcW w:w="939" w:type="dxa"/>
            <w:tcBorders>
              <w:top w:val="single" w:sz="4" w:space="0" w:color="auto"/>
              <w:left w:val="single" w:sz="4" w:space="0" w:color="auto"/>
              <w:bottom w:val="single" w:sz="4" w:space="0" w:color="auto"/>
              <w:right w:val="single" w:sz="4" w:space="0" w:color="auto"/>
            </w:tcBorders>
            <w:vAlign w:val="center"/>
          </w:tcPr>
          <w:p w14:paraId="6CF214CC"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c>
          <w:tcPr>
            <w:tcW w:w="1187" w:type="dxa"/>
            <w:tcBorders>
              <w:top w:val="single" w:sz="4" w:space="0" w:color="auto"/>
              <w:left w:val="single" w:sz="4" w:space="0" w:color="auto"/>
              <w:bottom w:val="single" w:sz="4" w:space="0" w:color="auto"/>
              <w:right w:val="single" w:sz="4" w:space="0" w:color="auto"/>
            </w:tcBorders>
            <w:vAlign w:val="center"/>
          </w:tcPr>
          <w:p w14:paraId="1E14BD70"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TDD</w:t>
            </w:r>
          </w:p>
        </w:tc>
        <w:tc>
          <w:tcPr>
            <w:tcW w:w="1015" w:type="dxa"/>
            <w:tcBorders>
              <w:top w:val="single" w:sz="4" w:space="0" w:color="auto"/>
              <w:left w:val="single" w:sz="4" w:space="0" w:color="auto"/>
              <w:bottom w:val="single" w:sz="4" w:space="0" w:color="auto"/>
              <w:right w:val="single" w:sz="4" w:space="0" w:color="auto"/>
            </w:tcBorders>
          </w:tcPr>
          <w:p w14:paraId="1CB437BF"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r>
      <w:tr w:rsidR="00FB4764" w14:paraId="46E13742" w14:textId="77777777" w:rsidTr="00FB4764">
        <w:trPr>
          <w:trHeight w:val="245"/>
          <w:jc w:val="center"/>
        </w:trPr>
        <w:tc>
          <w:tcPr>
            <w:tcW w:w="1918" w:type="dxa"/>
            <w:vMerge/>
            <w:tcBorders>
              <w:left w:val="single" w:sz="4" w:space="0" w:color="auto"/>
              <w:right w:val="single" w:sz="4" w:space="0" w:color="auto"/>
            </w:tcBorders>
            <w:vAlign w:val="center"/>
          </w:tcPr>
          <w:p w14:paraId="3F4251BC" w14:textId="77777777" w:rsidR="00FB4764" w:rsidRDefault="00FB4764" w:rsidP="00FB4764">
            <w:pPr>
              <w:spacing w:after="0"/>
              <w:rPr>
                <w:rFonts w:ascii="Arial" w:eastAsia="MS Mincho" w:hAnsi="Arial"/>
                <w:sz w:val="18"/>
                <w:lang w:val="en-US"/>
              </w:rPr>
            </w:pPr>
          </w:p>
        </w:tc>
        <w:tc>
          <w:tcPr>
            <w:tcW w:w="1100" w:type="dxa"/>
            <w:tcBorders>
              <w:top w:val="single" w:sz="4" w:space="0" w:color="auto"/>
              <w:left w:val="single" w:sz="4" w:space="0" w:color="auto"/>
              <w:bottom w:val="single" w:sz="4" w:space="0" w:color="auto"/>
              <w:right w:val="single" w:sz="4" w:space="0" w:color="auto"/>
            </w:tcBorders>
            <w:vAlign w:val="center"/>
          </w:tcPr>
          <w:p w14:paraId="6E4677B4"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n78</w:t>
            </w:r>
          </w:p>
        </w:tc>
        <w:tc>
          <w:tcPr>
            <w:tcW w:w="923" w:type="dxa"/>
            <w:tcBorders>
              <w:top w:val="single" w:sz="4" w:space="0" w:color="auto"/>
              <w:left w:val="single" w:sz="4" w:space="0" w:color="auto"/>
              <w:bottom w:val="single" w:sz="4" w:space="0" w:color="auto"/>
              <w:right w:val="single" w:sz="4" w:space="0" w:color="auto"/>
            </w:tcBorders>
            <w:vAlign w:val="center"/>
          </w:tcPr>
          <w:p w14:paraId="206B2F80"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3640</w:t>
            </w:r>
          </w:p>
        </w:tc>
        <w:tc>
          <w:tcPr>
            <w:tcW w:w="927" w:type="dxa"/>
            <w:tcBorders>
              <w:top w:val="single" w:sz="4" w:space="0" w:color="auto"/>
              <w:left w:val="single" w:sz="4" w:space="0" w:color="auto"/>
              <w:bottom w:val="single" w:sz="4" w:space="0" w:color="auto"/>
              <w:right w:val="single" w:sz="4" w:space="0" w:color="auto"/>
            </w:tcBorders>
            <w:vAlign w:val="center"/>
          </w:tcPr>
          <w:p w14:paraId="4B0A05C2"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10</w:t>
            </w:r>
          </w:p>
        </w:tc>
        <w:tc>
          <w:tcPr>
            <w:tcW w:w="923" w:type="dxa"/>
            <w:tcBorders>
              <w:top w:val="single" w:sz="4" w:space="0" w:color="auto"/>
              <w:left w:val="single" w:sz="4" w:space="0" w:color="auto"/>
              <w:bottom w:val="single" w:sz="4" w:space="0" w:color="auto"/>
              <w:right w:val="single" w:sz="4" w:space="0" w:color="auto"/>
            </w:tcBorders>
            <w:vAlign w:val="center"/>
          </w:tcPr>
          <w:p w14:paraId="5A8BCF86"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50</w:t>
            </w:r>
          </w:p>
        </w:tc>
        <w:tc>
          <w:tcPr>
            <w:tcW w:w="923" w:type="dxa"/>
            <w:tcBorders>
              <w:top w:val="single" w:sz="4" w:space="0" w:color="auto"/>
              <w:left w:val="single" w:sz="4" w:space="0" w:color="auto"/>
              <w:bottom w:val="single" w:sz="4" w:space="0" w:color="auto"/>
              <w:right w:val="single" w:sz="4" w:space="0" w:color="auto"/>
            </w:tcBorders>
            <w:vAlign w:val="center"/>
          </w:tcPr>
          <w:p w14:paraId="40A51EAC"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3640</w:t>
            </w:r>
          </w:p>
        </w:tc>
        <w:tc>
          <w:tcPr>
            <w:tcW w:w="939" w:type="dxa"/>
            <w:tcBorders>
              <w:top w:val="single" w:sz="4" w:space="0" w:color="auto"/>
              <w:left w:val="single" w:sz="4" w:space="0" w:color="auto"/>
              <w:bottom w:val="single" w:sz="4" w:space="0" w:color="auto"/>
              <w:right w:val="single" w:sz="4" w:space="0" w:color="auto"/>
            </w:tcBorders>
            <w:vAlign w:val="center"/>
          </w:tcPr>
          <w:p w14:paraId="199681E8"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c>
          <w:tcPr>
            <w:tcW w:w="1187" w:type="dxa"/>
            <w:tcBorders>
              <w:top w:val="single" w:sz="4" w:space="0" w:color="auto"/>
              <w:left w:val="single" w:sz="4" w:space="0" w:color="auto"/>
              <w:bottom w:val="single" w:sz="4" w:space="0" w:color="auto"/>
              <w:right w:val="single" w:sz="4" w:space="0" w:color="auto"/>
            </w:tcBorders>
            <w:vAlign w:val="center"/>
          </w:tcPr>
          <w:p w14:paraId="3E025774"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TDD</w:t>
            </w:r>
          </w:p>
        </w:tc>
        <w:tc>
          <w:tcPr>
            <w:tcW w:w="1015" w:type="dxa"/>
            <w:tcBorders>
              <w:top w:val="single" w:sz="4" w:space="0" w:color="auto"/>
              <w:left w:val="single" w:sz="4" w:space="0" w:color="auto"/>
              <w:bottom w:val="single" w:sz="4" w:space="0" w:color="auto"/>
              <w:right w:val="single" w:sz="4" w:space="0" w:color="auto"/>
            </w:tcBorders>
          </w:tcPr>
          <w:p w14:paraId="7AE1E37D"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r>
      <w:tr w:rsidR="00FB4764" w14:paraId="2D5BF4E7" w14:textId="77777777" w:rsidTr="00FB4764">
        <w:trPr>
          <w:trHeight w:val="245"/>
          <w:jc w:val="center"/>
        </w:trPr>
        <w:tc>
          <w:tcPr>
            <w:tcW w:w="1918" w:type="dxa"/>
            <w:vMerge/>
            <w:tcBorders>
              <w:left w:val="single" w:sz="4" w:space="0" w:color="auto"/>
              <w:right w:val="single" w:sz="4" w:space="0" w:color="auto"/>
            </w:tcBorders>
            <w:vAlign w:val="center"/>
          </w:tcPr>
          <w:p w14:paraId="4911BAC3" w14:textId="77777777" w:rsidR="00FB4764" w:rsidRDefault="00FB4764" w:rsidP="00FB4764">
            <w:pPr>
              <w:spacing w:after="0"/>
              <w:rPr>
                <w:rFonts w:ascii="Arial" w:eastAsia="MS Mincho" w:hAnsi="Arial"/>
                <w:sz w:val="18"/>
                <w:lang w:val="en-US"/>
              </w:rPr>
            </w:pPr>
          </w:p>
        </w:tc>
        <w:tc>
          <w:tcPr>
            <w:tcW w:w="1100" w:type="dxa"/>
            <w:tcBorders>
              <w:top w:val="single" w:sz="4" w:space="0" w:color="auto"/>
              <w:left w:val="single" w:sz="4" w:space="0" w:color="auto"/>
              <w:bottom w:val="single" w:sz="4" w:space="0" w:color="auto"/>
              <w:right w:val="single" w:sz="4" w:space="0" w:color="auto"/>
            </w:tcBorders>
            <w:vAlign w:val="center"/>
          </w:tcPr>
          <w:p w14:paraId="4836B83C"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n1</w:t>
            </w:r>
          </w:p>
        </w:tc>
        <w:tc>
          <w:tcPr>
            <w:tcW w:w="923" w:type="dxa"/>
            <w:tcBorders>
              <w:top w:val="single" w:sz="4" w:space="0" w:color="auto"/>
              <w:left w:val="single" w:sz="4" w:space="0" w:color="auto"/>
              <w:bottom w:val="single" w:sz="4" w:space="0" w:color="auto"/>
              <w:right w:val="single" w:sz="4" w:space="0" w:color="auto"/>
            </w:tcBorders>
            <w:vAlign w:val="center"/>
          </w:tcPr>
          <w:p w14:paraId="7646B720"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1930</w:t>
            </w:r>
          </w:p>
        </w:tc>
        <w:tc>
          <w:tcPr>
            <w:tcW w:w="927" w:type="dxa"/>
            <w:tcBorders>
              <w:top w:val="single" w:sz="4" w:space="0" w:color="auto"/>
              <w:left w:val="single" w:sz="4" w:space="0" w:color="auto"/>
              <w:bottom w:val="single" w:sz="4" w:space="0" w:color="auto"/>
              <w:right w:val="single" w:sz="4" w:space="0" w:color="auto"/>
            </w:tcBorders>
            <w:vAlign w:val="center"/>
          </w:tcPr>
          <w:p w14:paraId="11EC44F5"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w:t>
            </w:r>
          </w:p>
        </w:tc>
        <w:tc>
          <w:tcPr>
            <w:tcW w:w="923" w:type="dxa"/>
            <w:tcBorders>
              <w:top w:val="single" w:sz="4" w:space="0" w:color="auto"/>
              <w:left w:val="single" w:sz="4" w:space="0" w:color="auto"/>
              <w:bottom w:val="single" w:sz="4" w:space="0" w:color="auto"/>
              <w:right w:val="single" w:sz="4" w:space="0" w:color="auto"/>
            </w:tcBorders>
            <w:vAlign w:val="center"/>
          </w:tcPr>
          <w:p w14:paraId="301E2812"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25</w:t>
            </w:r>
          </w:p>
        </w:tc>
        <w:tc>
          <w:tcPr>
            <w:tcW w:w="923" w:type="dxa"/>
            <w:tcBorders>
              <w:top w:val="single" w:sz="4" w:space="0" w:color="auto"/>
              <w:left w:val="single" w:sz="4" w:space="0" w:color="auto"/>
              <w:bottom w:val="single" w:sz="4" w:space="0" w:color="auto"/>
              <w:right w:val="single" w:sz="4" w:space="0" w:color="auto"/>
            </w:tcBorders>
            <w:vAlign w:val="center"/>
          </w:tcPr>
          <w:p w14:paraId="0FF415CE"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2120</w:t>
            </w:r>
          </w:p>
        </w:tc>
        <w:tc>
          <w:tcPr>
            <w:tcW w:w="939" w:type="dxa"/>
            <w:tcBorders>
              <w:top w:val="single" w:sz="4" w:space="0" w:color="auto"/>
              <w:left w:val="single" w:sz="4" w:space="0" w:color="auto"/>
              <w:bottom w:val="single" w:sz="4" w:space="0" w:color="auto"/>
              <w:right w:val="single" w:sz="4" w:space="0" w:color="auto"/>
            </w:tcBorders>
            <w:vAlign w:val="center"/>
          </w:tcPr>
          <w:p w14:paraId="21F53C75"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c>
          <w:tcPr>
            <w:tcW w:w="1187" w:type="dxa"/>
            <w:tcBorders>
              <w:top w:val="single" w:sz="4" w:space="0" w:color="auto"/>
              <w:left w:val="single" w:sz="4" w:space="0" w:color="auto"/>
              <w:bottom w:val="single" w:sz="4" w:space="0" w:color="auto"/>
              <w:right w:val="single" w:sz="4" w:space="0" w:color="auto"/>
            </w:tcBorders>
            <w:vAlign w:val="center"/>
          </w:tcPr>
          <w:p w14:paraId="581D05F5"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FDD</w:t>
            </w:r>
          </w:p>
        </w:tc>
        <w:tc>
          <w:tcPr>
            <w:tcW w:w="1015" w:type="dxa"/>
            <w:tcBorders>
              <w:top w:val="single" w:sz="4" w:space="0" w:color="auto"/>
              <w:left w:val="single" w:sz="4" w:space="0" w:color="auto"/>
              <w:bottom w:val="single" w:sz="4" w:space="0" w:color="auto"/>
              <w:right w:val="single" w:sz="4" w:space="0" w:color="auto"/>
            </w:tcBorders>
          </w:tcPr>
          <w:p w14:paraId="6C7A5D58"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r>
      <w:tr w:rsidR="00FB4764" w14:paraId="3A01D5B3" w14:textId="77777777" w:rsidTr="00FB4764">
        <w:trPr>
          <w:trHeight w:val="245"/>
          <w:jc w:val="center"/>
        </w:trPr>
        <w:tc>
          <w:tcPr>
            <w:tcW w:w="1918" w:type="dxa"/>
            <w:vMerge/>
            <w:tcBorders>
              <w:left w:val="single" w:sz="4" w:space="0" w:color="auto"/>
              <w:right w:val="single" w:sz="4" w:space="0" w:color="auto"/>
            </w:tcBorders>
            <w:vAlign w:val="center"/>
          </w:tcPr>
          <w:p w14:paraId="3BCF062E" w14:textId="77777777" w:rsidR="00FB4764" w:rsidRDefault="00FB4764" w:rsidP="00FB4764">
            <w:pPr>
              <w:spacing w:after="0"/>
              <w:rPr>
                <w:rFonts w:ascii="Arial" w:eastAsia="MS Mincho" w:hAnsi="Arial"/>
                <w:sz w:val="18"/>
                <w:lang w:val="en-US"/>
              </w:rPr>
            </w:pPr>
          </w:p>
        </w:tc>
        <w:tc>
          <w:tcPr>
            <w:tcW w:w="1100" w:type="dxa"/>
            <w:tcBorders>
              <w:top w:val="single" w:sz="4" w:space="0" w:color="auto"/>
              <w:left w:val="single" w:sz="4" w:space="0" w:color="auto"/>
              <w:bottom w:val="single" w:sz="4" w:space="0" w:color="auto"/>
              <w:right w:val="single" w:sz="4" w:space="0" w:color="auto"/>
            </w:tcBorders>
            <w:vAlign w:val="center"/>
          </w:tcPr>
          <w:p w14:paraId="102CD866"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n46</w:t>
            </w:r>
          </w:p>
        </w:tc>
        <w:tc>
          <w:tcPr>
            <w:tcW w:w="923" w:type="dxa"/>
            <w:tcBorders>
              <w:top w:val="single" w:sz="4" w:space="0" w:color="auto"/>
              <w:left w:val="single" w:sz="4" w:space="0" w:color="auto"/>
              <w:bottom w:val="single" w:sz="4" w:space="0" w:color="auto"/>
              <w:right w:val="single" w:sz="4" w:space="0" w:color="auto"/>
            </w:tcBorders>
            <w:vAlign w:val="center"/>
          </w:tcPr>
          <w:p w14:paraId="237671AF"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5430</w:t>
            </w:r>
          </w:p>
        </w:tc>
        <w:tc>
          <w:tcPr>
            <w:tcW w:w="927" w:type="dxa"/>
            <w:tcBorders>
              <w:top w:val="single" w:sz="4" w:space="0" w:color="auto"/>
              <w:left w:val="single" w:sz="4" w:space="0" w:color="auto"/>
              <w:bottom w:val="single" w:sz="4" w:space="0" w:color="auto"/>
              <w:right w:val="single" w:sz="4" w:space="0" w:color="auto"/>
            </w:tcBorders>
            <w:vAlign w:val="center"/>
          </w:tcPr>
          <w:p w14:paraId="11F41BFF"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20</w:t>
            </w:r>
          </w:p>
        </w:tc>
        <w:tc>
          <w:tcPr>
            <w:tcW w:w="923" w:type="dxa"/>
            <w:tcBorders>
              <w:top w:val="single" w:sz="4" w:space="0" w:color="auto"/>
              <w:left w:val="single" w:sz="4" w:space="0" w:color="auto"/>
              <w:bottom w:val="single" w:sz="4" w:space="0" w:color="auto"/>
              <w:right w:val="single" w:sz="4" w:space="0" w:color="auto"/>
            </w:tcBorders>
            <w:vAlign w:val="center"/>
          </w:tcPr>
          <w:p w14:paraId="5CE2BBCF"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50</w:t>
            </w:r>
          </w:p>
        </w:tc>
        <w:tc>
          <w:tcPr>
            <w:tcW w:w="923" w:type="dxa"/>
            <w:tcBorders>
              <w:top w:val="single" w:sz="4" w:space="0" w:color="auto"/>
              <w:left w:val="single" w:sz="4" w:space="0" w:color="auto"/>
              <w:bottom w:val="single" w:sz="4" w:space="0" w:color="auto"/>
              <w:right w:val="single" w:sz="4" w:space="0" w:color="auto"/>
            </w:tcBorders>
            <w:vAlign w:val="center"/>
          </w:tcPr>
          <w:p w14:paraId="014BDA8E"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5430</w:t>
            </w:r>
          </w:p>
        </w:tc>
        <w:tc>
          <w:tcPr>
            <w:tcW w:w="939" w:type="dxa"/>
            <w:tcBorders>
              <w:top w:val="single" w:sz="4" w:space="0" w:color="auto"/>
              <w:left w:val="single" w:sz="4" w:space="0" w:color="auto"/>
              <w:bottom w:val="single" w:sz="4" w:space="0" w:color="auto"/>
              <w:right w:val="single" w:sz="4" w:space="0" w:color="auto"/>
            </w:tcBorders>
            <w:vAlign w:val="center"/>
          </w:tcPr>
          <w:p w14:paraId="560C31B5"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c>
          <w:tcPr>
            <w:tcW w:w="1187" w:type="dxa"/>
            <w:tcBorders>
              <w:top w:val="single" w:sz="4" w:space="0" w:color="auto"/>
              <w:left w:val="single" w:sz="4" w:space="0" w:color="auto"/>
              <w:bottom w:val="single" w:sz="4" w:space="0" w:color="auto"/>
              <w:right w:val="single" w:sz="4" w:space="0" w:color="auto"/>
            </w:tcBorders>
            <w:vAlign w:val="center"/>
          </w:tcPr>
          <w:p w14:paraId="2CDBC878"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TDD</w:t>
            </w:r>
          </w:p>
        </w:tc>
        <w:tc>
          <w:tcPr>
            <w:tcW w:w="1015" w:type="dxa"/>
            <w:tcBorders>
              <w:top w:val="single" w:sz="4" w:space="0" w:color="auto"/>
              <w:left w:val="single" w:sz="4" w:space="0" w:color="auto"/>
              <w:bottom w:val="single" w:sz="4" w:space="0" w:color="auto"/>
              <w:right w:val="single" w:sz="4" w:space="0" w:color="auto"/>
            </w:tcBorders>
          </w:tcPr>
          <w:p w14:paraId="06A66F20"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IMD2</w:t>
            </w:r>
          </w:p>
        </w:tc>
      </w:tr>
      <w:tr w:rsidR="00FB4764" w14:paraId="5BF182CB" w14:textId="77777777" w:rsidTr="00FB4764">
        <w:trPr>
          <w:trHeight w:val="245"/>
          <w:jc w:val="center"/>
        </w:trPr>
        <w:tc>
          <w:tcPr>
            <w:tcW w:w="1918" w:type="dxa"/>
            <w:vMerge/>
            <w:tcBorders>
              <w:left w:val="single" w:sz="4" w:space="0" w:color="auto"/>
              <w:right w:val="single" w:sz="4" w:space="0" w:color="auto"/>
            </w:tcBorders>
            <w:vAlign w:val="center"/>
          </w:tcPr>
          <w:p w14:paraId="736FFAE8" w14:textId="77777777" w:rsidR="00FB4764" w:rsidRDefault="00FB4764" w:rsidP="00FB4764">
            <w:pPr>
              <w:spacing w:after="0"/>
              <w:rPr>
                <w:rFonts w:ascii="Arial" w:eastAsia="MS Mincho" w:hAnsi="Arial"/>
                <w:sz w:val="18"/>
                <w:lang w:val="en-US"/>
              </w:rPr>
            </w:pPr>
          </w:p>
        </w:tc>
        <w:tc>
          <w:tcPr>
            <w:tcW w:w="1100" w:type="dxa"/>
            <w:tcBorders>
              <w:top w:val="single" w:sz="4" w:space="0" w:color="auto"/>
              <w:left w:val="single" w:sz="4" w:space="0" w:color="auto"/>
              <w:bottom w:val="single" w:sz="4" w:space="0" w:color="auto"/>
              <w:right w:val="single" w:sz="4" w:space="0" w:color="auto"/>
            </w:tcBorders>
            <w:vAlign w:val="center"/>
          </w:tcPr>
          <w:p w14:paraId="29F9900B"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n78</w:t>
            </w:r>
          </w:p>
        </w:tc>
        <w:tc>
          <w:tcPr>
            <w:tcW w:w="923" w:type="dxa"/>
            <w:tcBorders>
              <w:top w:val="single" w:sz="4" w:space="0" w:color="auto"/>
              <w:left w:val="single" w:sz="4" w:space="0" w:color="auto"/>
              <w:bottom w:val="single" w:sz="4" w:space="0" w:color="auto"/>
              <w:right w:val="single" w:sz="4" w:space="0" w:color="auto"/>
            </w:tcBorders>
            <w:vAlign w:val="center"/>
          </w:tcPr>
          <w:p w14:paraId="6617AFEA"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3500</w:t>
            </w:r>
          </w:p>
        </w:tc>
        <w:tc>
          <w:tcPr>
            <w:tcW w:w="927" w:type="dxa"/>
            <w:tcBorders>
              <w:top w:val="single" w:sz="4" w:space="0" w:color="auto"/>
              <w:left w:val="single" w:sz="4" w:space="0" w:color="auto"/>
              <w:bottom w:val="single" w:sz="4" w:space="0" w:color="auto"/>
              <w:right w:val="single" w:sz="4" w:space="0" w:color="auto"/>
            </w:tcBorders>
            <w:vAlign w:val="center"/>
          </w:tcPr>
          <w:p w14:paraId="35C48D82"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10</w:t>
            </w:r>
          </w:p>
        </w:tc>
        <w:tc>
          <w:tcPr>
            <w:tcW w:w="923" w:type="dxa"/>
            <w:tcBorders>
              <w:top w:val="single" w:sz="4" w:space="0" w:color="auto"/>
              <w:left w:val="single" w:sz="4" w:space="0" w:color="auto"/>
              <w:bottom w:val="single" w:sz="4" w:space="0" w:color="auto"/>
              <w:right w:val="single" w:sz="4" w:space="0" w:color="auto"/>
            </w:tcBorders>
            <w:vAlign w:val="center"/>
          </w:tcPr>
          <w:p w14:paraId="50758479"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50</w:t>
            </w:r>
          </w:p>
        </w:tc>
        <w:tc>
          <w:tcPr>
            <w:tcW w:w="923" w:type="dxa"/>
            <w:tcBorders>
              <w:top w:val="single" w:sz="4" w:space="0" w:color="auto"/>
              <w:left w:val="single" w:sz="4" w:space="0" w:color="auto"/>
              <w:bottom w:val="single" w:sz="4" w:space="0" w:color="auto"/>
              <w:right w:val="single" w:sz="4" w:space="0" w:color="auto"/>
            </w:tcBorders>
            <w:vAlign w:val="center"/>
          </w:tcPr>
          <w:p w14:paraId="47680467"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3500</w:t>
            </w:r>
          </w:p>
        </w:tc>
        <w:tc>
          <w:tcPr>
            <w:tcW w:w="939" w:type="dxa"/>
            <w:tcBorders>
              <w:top w:val="single" w:sz="4" w:space="0" w:color="auto"/>
              <w:left w:val="single" w:sz="4" w:space="0" w:color="auto"/>
              <w:bottom w:val="single" w:sz="4" w:space="0" w:color="auto"/>
              <w:right w:val="single" w:sz="4" w:space="0" w:color="auto"/>
            </w:tcBorders>
            <w:vAlign w:val="center"/>
          </w:tcPr>
          <w:p w14:paraId="7C7DB337"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c>
          <w:tcPr>
            <w:tcW w:w="1187" w:type="dxa"/>
            <w:tcBorders>
              <w:top w:val="single" w:sz="4" w:space="0" w:color="auto"/>
              <w:left w:val="single" w:sz="4" w:space="0" w:color="auto"/>
              <w:bottom w:val="single" w:sz="4" w:space="0" w:color="auto"/>
              <w:right w:val="single" w:sz="4" w:space="0" w:color="auto"/>
            </w:tcBorders>
            <w:vAlign w:val="center"/>
          </w:tcPr>
          <w:p w14:paraId="7D512FFA"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TDD</w:t>
            </w:r>
          </w:p>
        </w:tc>
        <w:tc>
          <w:tcPr>
            <w:tcW w:w="1015" w:type="dxa"/>
            <w:tcBorders>
              <w:top w:val="single" w:sz="4" w:space="0" w:color="auto"/>
              <w:left w:val="single" w:sz="4" w:space="0" w:color="auto"/>
              <w:bottom w:val="single" w:sz="4" w:space="0" w:color="auto"/>
              <w:right w:val="single" w:sz="4" w:space="0" w:color="auto"/>
            </w:tcBorders>
          </w:tcPr>
          <w:p w14:paraId="2EAA7259"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r>
      <w:tr w:rsidR="00FB4764" w14:paraId="680513DF" w14:textId="77777777" w:rsidTr="00FB4764">
        <w:trPr>
          <w:trHeight w:val="245"/>
          <w:jc w:val="center"/>
        </w:trPr>
        <w:tc>
          <w:tcPr>
            <w:tcW w:w="1918" w:type="dxa"/>
            <w:vMerge/>
            <w:tcBorders>
              <w:left w:val="single" w:sz="4" w:space="0" w:color="auto"/>
              <w:right w:val="single" w:sz="4" w:space="0" w:color="auto"/>
            </w:tcBorders>
            <w:vAlign w:val="center"/>
            <w:hideMark/>
          </w:tcPr>
          <w:p w14:paraId="5B338401" w14:textId="77777777" w:rsidR="00FB4764" w:rsidRDefault="00FB4764" w:rsidP="00FB4764">
            <w:pPr>
              <w:spacing w:after="0"/>
              <w:rPr>
                <w:rFonts w:ascii="Arial" w:eastAsia="MS Mincho" w:hAnsi="Arial"/>
                <w:sz w:val="18"/>
                <w:lang w:val="en-US"/>
              </w:rPr>
            </w:pPr>
          </w:p>
        </w:tc>
        <w:tc>
          <w:tcPr>
            <w:tcW w:w="1100" w:type="dxa"/>
            <w:tcBorders>
              <w:top w:val="single" w:sz="4" w:space="0" w:color="auto"/>
              <w:left w:val="single" w:sz="4" w:space="0" w:color="auto"/>
              <w:bottom w:val="single" w:sz="4" w:space="0" w:color="auto"/>
              <w:right w:val="single" w:sz="4" w:space="0" w:color="auto"/>
            </w:tcBorders>
            <w:vAlign w:val="center"/>
          </w:tcPr>
          <w:p w14:paraId="625C0788"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n1</w:t>
            </w:r>
          </w:p>
        </w:tc>
        <w:tc>
          <w:tcPr>
            <w:tcW w:w="923" w:type="dxa"/>
            <w:tcBorders>
              <w:top w:val="single" w:sz="4" w:space="0" w:color="auto"/>
              <w:left w:val="single" w:sz="4" w:space="0" w:color="auto"/>
              <w:bottom w:val="single" w:sz="4" w:space="0" w:color="auto"/>
              <w:right w:val="single" w:sz="4" w:space="0" w:color="auto"/>
            </w:tcBorders>
            <w:vAlign w:val="center"/>
          </w:tcPr>
          <w:p w14:paraId="7F99DF31"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1930</w:t>
            </w:r>
          </w:p>
        </w:tc>
        <w:tc>
          <w:tcPr>
            <w:tcW w:w="927" w:type="dxa"/>
            <w:tcBorders>
              <w:top w:val="single" w:sz="4" w:space="0" w:color="auto"/>
              <w:left w:val="single" w:sz="4" w:space="0" w:color="auto"/>
              <w:bottom w:val="single" w:sz="4" w:space="0" w:color="auto"/>
              <w:right w:val="single" w:sz="4" w:space="0" w:color="auto"/>
            </w:tcBorders>
            <w:vAlign w:val="center"/>
          </w:tcPr>
          <w:p w14:paraId="4D14657E"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w:t>
            </w:r>
          </w:p>
        </w:tc>
        <w:tc>
          <w:tcPr>
            <w:tcW w:w="923" w:type="dxa"/>
            <w:tcBorders>
              <w:top w:val="single" w:sz="4" w:space="0" w:color="auto"/>
              <w:left w:val="single" w:sz="4" w:space="0" w:color="auto"/>
              <w:bottom w:val="single" w:sz="4" w:space="0" w:color="auto"/>
              <w:right w:val="single" w:sz="4" w:space="0" w:color="auto"/>
            </w:tcBorders>
            <w:vAlign w:val="center"/>
          </w:tcPr>
          <w:p w14:paraId="22867502"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25</w:t>
            </w:r>
          </w:p>
        </w:tc>
        <w:tc>
          <w:tcPr>
            <w:tcW w:w="923" w:type="dxa"/>
            <w:tcBorders>
              <w:top w:val="single" w:sz="4" w:space="0" w:color="auto"/>
              <w:left w:val="single" w:sz="4" w:space="0" w:color="auto"/>
              <w:bottom w:val="single" w:sz="4" w:space="0" w:color="auto"/>
              <w:right w:val="single" w:sz="4" w:space="0" w:color="auto"/>
            </w:tcBorders>
            <w:vAlign w:val="center"/>
          </w:tcPr>
          <w:p w14:paraId="1B43863A"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2120</w:t>
            </w:r>
          </w:p>
        </w:tc>
        <w:tc>
          <w:tcPr>
            <w:tcW w:w="939" w:type="dxa"/>
            <w:tcBorders>
              <w:top w:val="single" w:sz="4" w:space="0" w:color="auto"/>
              <w:left w:val="single" w:sz="4" w:space="0" w:color="auto"/>
              <w:bottom w:val="single" w:sz="4" w:space="0" w:color="auto"/>
              <w:right w:val="single" w:sz="4" w:space="0" w:color="auto"/>
            </w:tcBorders>
            <w:vAlign w:val="center"/>
          </w:tcPr>
          <w:p w14:paraId="088110E7"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c>
          <w:tcPr>
            <w:tcW w:w="1187" w:type="dxa"/>
            <w:tcBorders>
              <w:top w:val="single" w:sz="4" w:space="0" w:color="auto"/>
              <w:left w:val="single" w:sz="4" w:space="0" w:color="auto"/>
              <w:bottom w:val="single" w:sz="4" w:space="0" w:color="auto"/>
              <w:right w:val="single" w:sz="4" w:space="0" w:color="auto"/>
            </w:tcBorders>
            <w:vAlign w:val="center"/>
          </w:tcPr>
          <w:p w14:paraId="5A721960"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FDD</w:t>
            </w:r>
          </w:p>
        </w:tc>
        <w:tc>
          <w:tcPr>
            <w:tcW w:w="1015" w:type="dxa"/>
            <w:tcBorders>
              <w:top w:val="single" w:sz="4" w:space="0" w:color="auto"/>
              <w:left w:val="single" w:sz="4" w:space="0" w:color="auto"/>
              <w:bottom w:val="single" w:sz="4" w:space="0" w:color="auto"/>
              <w:right w:val="single" w:sz="4" w:space="0" w:color="auto"/>
            </w:tcBorders>
          </w:tcPr>
          <w:p w14:paraId="66445F33"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r>
      <w:tr w:rsidR="00FB4764" w14:paraId="656B9873" w14:textId="77777777" w:rsidTr="00FB4764">
        <w:trPr>
          <w:trHeight w:val="113"/>
          <w:jc w:val="center"/>
        </w:trPr>
        <w:tc>
          <w:tcPr>
            <w:tcW w:w="1918" w:type="dxa"/>
            <w:vMerge/>
            <w:tcBorders>
              <w:left w:val="single" w:sz="4" w:space="0" w:color="auto"/>
              <w:right w:val="single" w:sz="4" w:space="0" w:color="auto"/>
            </w:tcBorders>
            <w:vAlign w:val="center"/>
            <w:hideMark/>
          </w:tcPr>
          <w:p w14:paraId="25D844E1" w14:textId="77777777" w:rsidR="00FB4764" w:rsidRDefault="00FB4764" w:rsidP="00FB4764">
            <w:pPr>
              <w:spacing w:after="0"/>
              <w:rPr>
                <w:rFonts w:ascii="Arial" w:eastAsia="MS Mincho" w:hAnsi="Arial"/>
                <w:sz w:val="18"/>
                <w:lang w:val="en-US"/>
              </w:rPr>
            </w:pPr>
          </w:p>
        </w:tc>
        <w:tc>
          <w:tcPr>
            <w:tcW w:w="1100" w:type="dxa"/>
            <w:tcBorders>
              <w:top w:val="single" w:sz="4" w:space="0" w:color="auto"/>
              <w:left w:val="single" w:sz="4" w:space="0" w:color="auto"/>
              <w:bottom w:val="single" w:sz="4" w:space="0" w:color="auto"/>
              <w:right w:val="single" w:sz="4" w:space="0" w:color="auto"/>
            </w:tcBorders>
            <w:vAlign w:val="center"/>
          </w:tcPr>
          <w:p w14:paraId="74D730AB"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n46</w:t>
            </w:r>
          </w:p>
        </w:tc>
        <w:tc>
          <w:tcPr>
            <w:tcW w:w="923" w:type="dxa"/>
            <w:tcBorders>
              <w:top w:val="single" w:sz="4" w:space="0" w:color="auto"/>
              <w:left w:val="single" w:sz="4" w:space="0" w:color="auto"/>
              <w:bottom w:val="single" w:sz="4" w:space="0" w:color="auto"/>
              <w:right w:val="single" w:sz="4" w:space="0" w:color="auto"/>
            </w:tcBorders>
            <w:vAlign w:val="center"/>
          </w:tcPr>
          <w:p w14:paraId="7E731484"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5250</w:t>
            </w:r>
          </w:p>
        </w:tc>
        <w:tc>
          <w:tcPr>
            <w:tcW w:w="927" w:type="dxa"/>
            <w:tcBorders>
              <w:top w:val="single" w:sz="4" w:space="0" w:color="auto"/>
              <w:left w:val="single" w:sz="4" w:space="0" w:color="auto"/>
              <w:bottom w:val="single" w:sz="4" w:space="0" w:color="auto"/>
              <w:right w:val="single" w:sz="4" w:space="0" w:color="auto"/>
            </w:tcBorders>
            <w:vAlign w:val="center"/>
          </w:tcPr>
          <w:p w14:paraId="1FE70AA9"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20</w:t>
            </w:r>
          </w:p>
        </w:tc>
        <w:tc>
          <w:tcPr>
            <w:tcW w:w="923" w:type="dxa"/>
            <w:tcBorders>
              <w:top w:val="single" w:sz="4" w:space="0" w:color="auto"/>
              <w:left w:val="single" w:sz="4" w:space="0" w:color="auto"/>
              <w:bottom w:val="single" w:sz="4" w:space="0" w:color="auto"/>
              <w:right w:val="single" w:sz="4" w:space="0" w:color="auto"/>
            </w:tcBorders>
            <w:vAlign w:val="center"/>
          </w:tcPr>
          <w:p w14:paraId="7D90AEDC"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50</w:t>
            </w:r>
          </w:p>
        </w:tc>
        <w:tc>
          <w:tcPr>
            <w:tcW w:w="923" w:type="dxa"/>
            <w:tcBorders>
              <w:top w:val="single" w:sz="4" w:space="0" w:color="auto"/>
              <w:left w:val="single" w:sz="4" w:space="0" w:color="auto"/>
              <w:bottom w:val="single" w:sz="4" w:space="0" w:color="auto"/>
              <w:right w:val="single" w:sz="4" w:space="0" w:color="auto"/>
            </w:tcBorders>
            <w:vAlign w:val="center"/>
          </w:tcPr>
          <w:p w14:paraId="32913A57"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5250</w:t>
            </w:r>
          </w:p>
        </w:tc>
        <w:tc>
          <w:tcPr>
            <w:tcW w:w="939" w:type="dxa"/>
            <w:tcBorders>
              <w:top w:val="single" w:sz="4" w:space="0" w:color="auto"/>
              <w:left w:val="single" w:sz="4" w:space="0" w:color="auto"/>
              <w:bottom w:val="single" w:sz="4" w:space="0" w:color="auto"/>
              <w:right w:val="single" w:sz="4" w:space="0" w:color="auto"/>
            </w:tcBorders>
            <w:vAlign w:val="center"/>
          </w:tcPr>
          <w:p w14:paraId="0877DE5F"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c>
          <w:tcPr>
            <w:tcW w:w="1187" w:type="dxa"/>
            <w:tcBorders>
              <w:top w:val="single" w:sz="4" w:space="0" w:color="auto"/>
              <w:left w:val="single" w:sz="4" w:space="0" w:color="auto"/>
              <w:bottom w:val="single" w:sz="4" w:space="0" w:color="auto"/>
              <w:right w:val="single" w:sz="4" w:space="0" w:color="auto"/>
            </w:tcBorders>
            <w:vAlign w:val="center"/>
          </w:tcPr>
          <w:p w14:paraId="799A8FEA"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TDD</w:t>
            </w:r>
          </w:p>
        </w:tc>
        <w:tc>
          <w:tcPr>
            <w:tcW w:w="1015" w:type="dxa"/>
            <w:tcBorders>
              <w:top w:val="single" w:sz="4" w:space="0" w:color="auto"/>
              <w:left w:val="single" w:sz="4" w:space="0" w:color="auto"/>
              <w:bottom w:val="single" w:sz="4" w:space="0" w:color="auto"/>
              <w:right w:val="single" w:sz="4" w:space="0" w:color="auto"/>
            </w:tcBorders>
          </w:tcPr>
          <w:p w14:paraId="3990070F"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IMD3</w:t>
            </w:r>
          </w:p>
        </w:tc>
      </w:tr>
      <w:tr w:rsidR="00FB4764" w14:paraId="6C7BA592" w14:textId="77777777" w:rsidTr="00FB4764">
        <w:trPr>
          <w:trHeight w:val="113"/>
          <w:jc w:val="center"/>
        </w:trPr>
        <w:tc>
          <w:tcPr>
            <w:tcW w:w="1918" w:type="dxa"/>
            <w:vMerge/>
            <w:tcBorders>
              <w:left w:val="single" w:sz="4" w:space="0" w:color="auto"/>
              <w:right w:val="single" w:sz="4" w:space="0" w:color="auto"/>
            </w:tcBorders>
            <w:vAlign w:val="center"/>
            <w:hideMark/>
          </w:tcPr>
          <w:p w14:paraId="6BC450FC" w14:textId="77777777" w:rsidR="00FB4764" w:rsidRDefault="00FB4764" w:rsidP="00FB4764">
            <w:pPr>
              <w:spacing w:after="0"/>
              <w:rPr>
                <w:rFonts w:ascii="Arial" w:eastAsia="MS Mincho" w:hAnsi="Arial"/>
                <w:sz w:val="18"/>
                <w:lang w:val="en-US"/>
              </w:rPr>
            </w:pPr>
          </w:p>
        </w:tc>
        <w:tc>
          <w:tcPr>
            <w:tcW w:w="1100" w:type="dxa"/>
            <w:tcBorders>
              <w:top w:val="single" w:sz="4" w:space="0" w:color="auto"/>
              <w:left w:val="single" w:sz="4" w:space="0" w:color="auto"/>
              <w:bottom w:val="single" w:sz="4" w:space="0" w:color="auto"/>
              <w:right w:val="single" w:sz="4" w:space="0" w:color="auto"/>
            </w:tcBorders>
            <w:vAlign w:val="center"/>
          </w:tcPr>
          <w:p w14:paraId="6563D240"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n78</w:t>
            </w:r>
          </w:p>
        </w:tc>
        <w:tc>
          <w:tcPr>
            <w:tcW w:w="923" w:type="dxa"/>
            <w:tcBorders>
              <w:top w:val="single" w:sz="4" w:space="0" w:color="auto"/>
              <w:left w:val="single" w:sz="4" w:space="0" w:color="auto"/>
              <w:bottom w:val="single" w:sz="4" w:space="0" w:color="auto"/>
              <w:right w:val="single" w:sz="4" w:space="0" w:color="auto"/>
            </w:tcBorders>
            <w:vAlign w:val="center"/>
          </w:tcPr>
          <w:p w14:paraId="4185C115"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3590</w:t>
            </w:r>
          </w:p>
        </w:tc>
        <w:tc>
          <w:tcPr>
            <w:tcW w:w="927" w:type="dxa"/>
            <w:tcBorders>
              <w:top w:val="single" w:sz="4" w:space="0" w:color="auto"/>
              <w:left w:val="single" w:sz="4" w:space="0" w:color="auto"/>
              <w:bottom w:val="single" w:sz="4" w:space="0" w:color="auto"/>
              <w:right w:val="single" w:sz="4" w:space="0" w:color="auto"/>
            </w:tcBorders>
            <w:vAlign w:val="center"/>
          </w:tcPr>
          <w:p w14:paraId="434D28AE"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10</w:t>
            </w:r>
          </w:p>
        </w:tc>
        <w:tc>
          <w:tcPr>
            <w:tcW w:w="923" w:type="dxa"/>
            <w:tcBorders>
              <w:top w:val="single" w:sz="4" w:space="0" w:color="auto"/>
              <w:left w:val="single" w:sz="4" w:space="0" w:color="auto"/>
              <w:bottom w:val="single" w:sz="4" w:space="0" w:color="auto"/>
              <w:right w:val="single" w:sz="4" w:space="0" w:color="auto"/>
            </w:tcBorders>
            <w:vAlign w:val="center"/>
          </w:tcPr>
          <w:p w14:paraId="021E8431"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50</w:t>
            </w:r>
          </w:p>
        </w:tc>
        <w:tc>
          <w:tcPr>
            <w:tcW w:w="923" w:type="dxa"/>
            <w:tcBorders>
              <w:top w:val="single" w:sz="4" w:space="0" w:color="auto"/>
              <w:left w:val="single" w:sz="4" w:space="0" w:color="auto"/>
              <w:bottom w:val="single" w:sz="4" w:space="0" w:color="auto"/>
              <w:right w:val="single" w:sz="4" w:space="0" w:color="auto"/>
            </w:tcBorders>
            <w:vAlign w:val="center"/>
          </w:tcPr>
          <w:p w14:paraId="67C1EB45"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3590</w:t>
            </w:r>
          </w:p>
        </w:tc>
        <w:tc>
          <w:tcPr>
            <w:tcW w:w="939" w:type="dxa"/>
            <w:tcBorders>
              <w:top w:val="single" w:sz="4" w:space="0" w:color="auto"/>
              <w:left w:val="single" w:sz="4" w:space="0" w:color="auto"/>
              <w:bottom w:val="single" w:sz="4" w:space="0" w:color="auto"/>
              <w:right w:val="single" w:sz="4" w:space="0" w:color="auto"/>
            </w:tcBorders>
            <w:vAlign w:val="center"/>
          </w:tcPr>
          <w:p w14:paraId="156B9B00"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c>
          <w:tcPr>
            <w:tcW w:w="1187" w:type="dxa"/>
            <w:tcBorders>
              <w:top w:val="single" w:sz="4" w:space="0" w:color="auto"/>
              <w:left w:val="single" w:sz="4" w:space="0" w:color="auto"/>
              <w:bottom w:val="single" w:sz="4" w:space="0" w:color="auto"/>
              <w:right w:val="single" w:sz="4" w:space="0" w:color="auto"/>
            </w:tcBorders>
            <w:vAlign w:val="center"/>
          </w:tcPr>
          <w:p w14:paraId="5C260CD0"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TDD</w:t>
            </w:r>
          </w:p>
        </w:tc>
        <w:tc>
          <w:tcPr>
            <w:tcW w:w="1015" w:type="dxa"/>
            <w:tcBorders>
              <w:top w:val="single" w:sz="4" w:space="0" w:color="auto"/>
              <w:left w:val="single" w:sz="4" w:space="0" w:color="auto"/>
              <w:bottom w:val="single" w:sz="4" w:space="0" w:color="auto"/>
              <w:right w:val="single" w:sz="4" w:space="0" w:color="auto"/>
            </w:tcBorders>
          </w:tcPr>
          <w:p w14:paraId="3AC68225"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r>
    </w:tbl>
    <w:p w14:paraId="5E8BD3F7" w14:textId="77777777" w:rsidR="00FB4764" w:rsidRDefault="00FB4764" w:rsidP="00FB4764">
      <w:pPr>
        <w:pStyle w:val="Guidance"/>
        <w:rPr>
          <w:rFonts w:eastAsia="MS Mincho"/>
          <w:i w:val="0"/>
        </w:rPr>
      </w:pPr>
    </w:p>
    <w:p w14:paraId="6FA59E8B" w14:textId="3BB80B20" w:rsidR="00F43813" w:rsidRDefault="00F43813" w:rsidP="00F43813">
      <w:pPr>
        <w:pStyle w:val="21"/>
      </w:pPr>
      <w:bookmarkStart w:id="463" w:name="_Toc136288412"/>
      <w:r>
        <w:rPr>
          <w:rFonts w:hint="eastAsia"/>
        </w:rPr>
        <w:lastRenderedPageBreak/>
        <w:t>5.</w:t>
      </w:r>
      <w:r>
        <w:t>43</w:t>
      </w:r>
      <w:r w:rsidRPr="000469EC">
        <w:tab/>
      </w:r>
      <w:r>
        <w:rPr>
          <w:rFonts w:hint="eastAsia"/>
        </w:rPr>
        <w:t>CA_n</w:t>
      </w:r>
      <w:r w:rsidR="00121721">
        <w:t>25</w:t>
      </w:r>
      <w:r>
        <w:rPr>
          <w:rFonts w:hint="eastAsia"/>
        </w:rPr>
        <w:t>-n</w:t>
      </w:r>
      <w:r w:rsidR="00121721">
        <w:t>6</w:t>
      </w:r>
      <w:r>
        <w:t>6</w:t>
      </w:r>
      <w:r>
        <w:rPr>
          <w:rFonts w:hint="eastAsia"/>
        </w:rPr>
        <w:t>-n</w:t>
      </w:r>
      <w:r>
        <w:t>8</w:t>
      </w:r>
      <w:r w:rsidR="00121721">
        <w:t>5</w:t>
      </w:r>
      <w:bookmarkEnd w:id="463"/>
    </w:p>
    <w:p w14:paraId="1920E826" w14:textId="613C1D96" w:rsidR="00121721" w:rsidRPr="00A20126" w:rsidRDefault="00121721" w:rsidP="00121721">
      <w:pPr>
        <w:pStyle w:val="31"/>
      </w:pPr>
      <w:bookmarkStart w:id="464" w:name="_Toc136288413"/>
      <w:r>
        <w:t>5.43.1</w:t>
      </w:r>
      <w:r>
        <w:tab/>
        <w:t>Common for 1 band UL and 2 bands UL CA</w:t>
      </w:r>
      <w:bookmarkEnd w:id="464"/>
    </w:p>
    <w:p w14:paraId="1E76B00E" w14:textId="332855EE" w:rsidR="00121721" w:rsidRDefault="00121721" w:rsidP="00121721">
      <w:pPr>
        <w:pStyle w:val="41"/>
      </w:pPr>
      <w:bookmarkStart w:id="465" w:name="_Toc136288414"/>
      <w:r>
        <w:rPr>
          <w:rFonts w:hint="eastAsia"/>
        </w:rPr>
        <w:t>5.</w:t>
      </w:r>
      <w:r>
        <w:t>43</w:t>
      </w:r>
      <w:r>
        <w:rPr>
          <w:rFonts w:hint="eastAsia"/>
        </w:rPr>
        <w:t>.1</w:t>
      </w:r>
      <w:r>
        <w:t>.1</w:t>
      </w:r>
      <w:r>
        <w:tab/>
        <w:t xml:space="preserve">Operating bands for </w:t>
      </w:r>
      <w:r>
        <w:rPr>
          <w:rFonts w:hint="eastAsia"/>
        </w:rPr>
        <w:t>CA</w:t>
      </w:r>
      <w:bookmarkEnd w:id="465"/>
    </w:p>
    <w:p w14:paraId="4A4CD00B" w14:textId="47DCAA3C" w:rsidR="00121721" w:rsidRPr="00AC4AB0" w:rsidRDefault="00121721" w:rsidP="00121721">
      <w:pPr>
        <w:pStyle w:val="TH"/>
        <w:rPr>
          <w:rFonts w:cs="Arial"/>
        </w:rPr>
      </w:pPr>
      <w:r>
        <w:rPr>
          <w:rFonts w:cs="Arial"/>
        </w:rPr>
        <w:t>Table 5.43.1.1-1</w:t>
      </w:r>
      <w:r w:rsidRPr="00AC4AB0">
        <w:rPr>
          <w:rFonts w:cs="Arial"/>
        </w:rP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306"/>
        <w:gridCol w:w="1134"/>
        <w:gridCol w:w="426"/>
        <w:gridCol w:w="1134"/>
        <w:gridCol w:w="1752"/>
      </w:tblGrid>
      <w:tr w:rsidR="00121721" w14:paraId="01B5EAAC" w14:textId="77777777" w:rsidTr="002049ED">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7FD6105B" w14:textId="77777777" w:rsidR="00121721" w:rsidRDefault="00121721" w:rsidP="002049ED">
            <w:pPr>
              <w:pStyle w:val="TAH"/>
            </w:pPr>
            <w:r>
              <w:rPr>
                <w:rFonts w:eastAsia="Malgun Gothic"/>
              </w:rPr>
              <w:t>NR Band</w:t>
            </w:r>
          </w:p>
        </w:tc>
        <w:tc>
          <w:tcPr>
            <w:tcW w:w="2689" w:type="dxa"/>
            <w:gridSpan w:val="3"/>
            <w:tcBorders>
              <w:top w:val="single" w:sz="4" w:space="0" w:color="auto"/>
              <w:left w:val="single" w:sz="4" w:space="0" w:color="auto"/>
              <w:bottom w:val="single" w:sz="4" w:space="0" w:color="auto"/>
              <w:right w:val="single" w:sz="4" w:space="0" w:color="auto"/>
            </w:tcBorders>
          </w:tcPr>
          <w:p w14:paraId="523E7582" w14:textId="77777777" w:rsidR="00121721" w:rsidRDefault="00121721" w:rsidP="002049ED">
            <w:pPr>
              <w:pStyle w:val="TAH"/>
            </w:pPr>
            <w:r>
              <w:rPr>
                <w:rFonts w:eastAsia="Malgun Gothic"/>
              </w:rPr>
              <w:t>Uplink (UL) band</w:t>
            </w:r>
          </w:p>
        </w:tc>
        <w:tc>
          <w:tcPr>
            <w:tcW w:w="2694" w:type="dxa"/>
            <w:gridSpan w:val="3"/>
            <w:tcBorders>
              <w:top w:val="single" w:sz="4" w:space="0" w:color="auto"/>
              <w:left w:val="single" w:sz="4" w:space="0" w:color="auto"/>
              <w:bottom w:val="single" w:sz="4" w:space="0" w:color="auto"/>
              <w:right w:val="single" w:sz="4" w:space="0" w:color="auto"/>
            </w:tcBorders>
          </w:tcPr>
          <w:p w14:paraId="412EDF35" w14:textId="77777777" w:rsidR="00121721" w:rsidRDefault="00121721" w:rsidP="002049ED">
            <w:pPr>
              <w:pStyle w:val="TAH"/>
            </w:pPr>
            <w:r>
              <w:rPr>
                <w:rFonts w:eastAsia="Malgun Gothic"/>
              </w:rPr>
              <w:t>Downlink (DL) band</w:t>
            </w:r>
          </w:p>
        </w:tc>
        <w:tc>
          <w:tcPr>
            <w:tcW w:w="1752" w:type="dxa"/>
            <w:vMerge w:val="restart"/>
            <w:tcBorders>
              <w:top w:val="single" w:sz="4" w:space="0" w:color="auto"/>
              <w:left w:val="single" w:sz="4" w:space="0" w:color="auto"/>
              <w:bottom w:val="single" w:sz="4" w:space="0" w:color="auto"/>
              <w:right w:val="single" w:sz="4" w:space="0" w:color="auto"/>
            </w:tcBorders>
            <w:vAlign w:val="center"/>
          </w:tcPr>
          <w:p w14:paraId="3E35CC12" w14:textId="77777777" w:rsidR="00121721" w:rsidRDefault="00121721" w:rsidP="002049ED">
            <w:pPr>
              <w:pStyle w:val="TAH"/>
              <w:rPr>
                <w:rFonts w:eastAsia="Malgun Gothic"/>
              </w:rPr>
            </w:pPr>
            <w:r>
              <w:rPr>
                <w:rFonts w:eastAsia="Malgun Gothic"/>
              </w:rPr>
              <w:t>Duplex</w:t>
            </w:r>
          </w:p>
          <w:p w14:paraId="30E2A3E2" w14:textId="77777777" w:rsidR="00121721" w:rsidRDefault="00121721" w:rsidP="002049ED">
            <w:pPr>
              <w:pStyle w:val="TAH"/>
            </w:pPr>
            <w:r>
              <w:t>mode</w:t>
            </w:r>
          </w:p>
        </w:tc>
      </w:tr>
      <w:tr w:rsidR="00121721" w14:paraId="46C2FCA1" w14:textId="77777777" w:rsidTr="002049ED">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3AF88C98" w14:textId="77777777" w:rsidR="00121721" w:rsidRDefault="00121721" w:rsidP="002049ED">
            <w:pPr>
              <w:pStyle w:val="TAH"/>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6C368154" w14:textId="77777777" w:rsidR="00121721" w:rsidRDefault="00121721" w:rsidP="002049ED">
            <w:pPr>
              <w:pStyle w:val="TAH"/>
            </w:pPr>
            <w:r>
              <w:rPr>
                <w:rFonts w:eastAsia="Malgun Gothic"/>
              </w:rPr>
              <w:t>BS receive / UE transmit</w:t>
            </w:r>
          </w:p>
        </w:tc>
        <w:tc>
          <w:tcPr>
            <w:tcW w:w="2694" w:type="dxa"/>
            <w:gridSpan w:val="3"/>
            <w:tcBorders>
              <w:top w:val="single" w:sz="4" w:space="0" w:color="auto"/>
              <w:left w:val="single" w:sz="4" w:space="0" w:color="auto"/>
              <w:bottom w:val="single" w:sz="4" w:space="0" w:color="auto"/>
              <w:right w:val="single" w:sz="4" w:space="0" w:color="auto"/>
            </w:tcBorders>
          </w:tcPr>
          <w:p w14:paraId="020C69C2" w14:textId="77777777" w:rsidR="00121721" w:rsidRDefault="00121721" w:rsidP="002049ED">
            <w:pPr>
              <w:pStyle w:val="TAH"/>
            </w:pPr>
            <w:r>
              <w:rPr>
                <w:rFonts w:eastAsia="Malgun Gothic"/>
              </w:rPr>
              <w:t>BS transmit / UE receive</w:t>
            </w:r>
          </w:p>
        </w:tc>
        <w:tc>
          <w:tcPr>
            <w:tcW w:w="1752" w:type="dxa"/>
            <w:vMerge/>
            <w:tcBorders>
              <w:top w:val="single" w:sz="4" w:space="0" w:color="auto"/>
              <w:left w:val="single" w:sz="4" w:space="0" w:color="auto"/>
              <w:bottom w:val="single" w:sz="4" w:space="0" w:color="auto"/>
              <w:right w:val="single" w:sz="4" w:space="0" w:color="auto"/>
            </w:tcBorders>
            <w:vAlign w:val="center"/>
          </w:tcPr>
          <w:p w14:paraId="3141DCDE" w14:textId="77777777" w:rsidR="00121721" w:rsidRDefault="00121721" w:rsidP="002049ED">
            <w:pPr>
              <w:pStyle w:val="TAH"/>
              <w:rPr>
                <w:rFonts w:eastAsia="Malgun Gothic"/>
              </w:rPr>
            </w:pPr>
          </w:p>
        </w:tc>
      </w:tr>
      <w:tr w:rsidR="00121721" w14:paraId="1A982323" w14:textId="77777777" w:rsidTr="002049ED">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41627E03" w14:textId="77777777" w:rsidR="00121721" w:rsidRDefault="00121721" w:rsidP="002049ED">
            <w:pPr>
              <w:pStyle w:val="TAH"/>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7A89048A" w14:textId="77777777" w:rsidR="00121721" w:rsidRDefault="00121721" w:rsidP="002049ED">
            <w:pPr>
              <w:pStyle w:val="TAH"/>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2694" w:type="dxa"/>
            <w:gridSpan w:val="3"/>
            <w:tcBorders>
              <w:top w:val="single" w:sz="4" w:space="0" w:color="auto"/>
              <w:left w:val="single" w:sz="4" w:space="0" w:color="auto"/>
              <w:bottom w:val="single" w:sz="4" w:space="0" w:color="auto"/>
              <w:right w:val="single" w:sz="4" w:space="0" w:color="auto"/>
            </w:tcBorders>
            <w:vAlign w:val="center"/>
          </w:tcPr>
          <w:p w14:paraId="75801EF6" w14:textId="77777777" w:rsidR="00121721" w:rsidRDefault="00121721" w:rsidP="002049ED">
            <w:pPr>
              <w:pStyle w:val="TAH"/>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752" w:type="dxa"/>
            <w:vMerge/>
            <w:tcBorders>
              <w:top w:val="single" w:sz="4" w:space="0" w:color="auto"/>
              <w:left w:val="single" w:sz="4" w:space="0" w:color="auto"/>
              <w:bottom w:val="single" w:sz="4" w:space="0" w:color="auto"/>
              <w:right w:val="single" w:sz="4" w:space="0" w:color="auto"/>
            </w:tcBorders>
            <w:vAlign w:val="center"/>
          </w:tcPr>
          <w:p w14:paraId="4F30B4E2" w14:textId="77777777" w:rsidR="00121721" w:rsidRDefault="00121721" w:rsidP="002049ED">
            <w:pPr>
              <w:pStyle w:val="TAH"/>
              <w:rPr>
                <w:rFonts w:eastAsia="Malgun Gothic"/>
              </w:rPr>
            </w:pPr>
          </w:p>
        </w:tc>
      </w:tr>
      <w:tr w:rsidR="00121721" w14:paraId="3E82BEFE" w14:textId="77777777" w:rsidTr="002049ED">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5988B1CE" w14:textId="77777777" w:rsidR="00121721" w:rsidRDefault="00121721" w:rsidP="002049ED">
            <w:pPr>
              <w:keepNext/>
              <w:keepLines/>
              <w:jc w:val="center"/>
              <w:rPr>
                <w:rFonts w:ascii="Arial" w:hAnsi="Arial" w:cs="Arial"/>
                <w:sz w:val="18"/>
              </w:rPr>
            </w:pPr>
            <w:r>
              <w:rPr>
                <w:rFonts w:ascii="Arial" w:eastAsia="宋体" w:hAnsi="Arial" w:cs="Arial" w:hint="eastAsia"/>
                <w:sz w:val="18"/>
              </w:rPr>
              <w:t>n</w:t>
            </w:r>
            <w:r>
              <w:rPr>
                <w:rFonts w:ascii="Arial" w:eastAsia="宋体" w:hAnsi="Arial" w:cs="Arial"/>
                <w:sz w:val="18"/>
              </w:rPr>
              <w:t>25</w:t>
            </w:r>
          </w:p>
        </w:tc>
        <w:tc>
          <w:tcPr>
            <w:tcW w:w="1088" w:type="dxa"/>
            <w:tcBorders>
              <w:top w:val="single" w:sz="4" w:space="0" w:color="auto"/>
              <w:left w:val="single" w:sz="4" w:space="0" w:color="auto"/>
              <w:bottom w:val="single" w:sz="4" w:space="0" w:color="auto"/>
              <w:right w:val="nil"/>
            </w:tcBorders>
          </w:tcPr>
          <w:p w14:paraId="6C1A1F99" w14:textId="77777777" w:rsidR="00121721" w:rsidRDefault="00121721" w:rsidP="002049ED">
            <w:pPr>
              <w:keepNext/>
              <w:keepLines/>
              <w:jc w:val="right"/>
              <w:rPr>
                <w:rFonts w:ascii="Arial" w:eastAsia="宋体" w:hAnsi="Arial" w:cs="Arial"/>
                <w:color w:val="000000"/>
                <w:sz w:val="18"/>
              </w:rPr>
            </w:pPr>
            <w:r>
              <w:rPr>
                <w:rFonts w:ascii="Arial" w:eastAsia="宋体" w:hAnsi="Arial" w:cs="Arial"/>
                <w:color w:val="000000"/>
                <w:sz w:val="18"/>
              </w:rPr>
              <w:t>1850 MHz</w:t>
            </w:r>
          </w:p>
        </w:tc>
        <w:tc>
          <w:tcPr>
            <w:tcW w:w="295" w:type="dxa"/>
            <w:tcBorders>
              <w:top w:val="single" w:sz="4" w:space="0" w:color="auto"/>
              <w:left w:val="nil"/>
              <w:bottom w:val="single" w:sz="4" w:space="0" w:color="auto"/>
              <w:right w:val="nil"/>
            </w:tcBorders>
          </w:tcPr>
          <w:p w14:paraId="413B22C6" w14:textId="77777777" w:rsidR="00121721" w:rsidRDefault="00121721" w:rsidP="002049ED">
            <w:pPr>
              <w:keepNext/>
              <w:keepLines/>
              <w:jc w:val="center"/>
              <w:rPr>
                <w:rFonts w:ascii="Arial" w:hAnsi="Arial" w:cs="Arial"/>
                <w:color w:val="000000"/>
                <w:sz w:val="18"/>
              </w:rPr>
            </w:pPr>
            <w:r>
              <w:rPr>
                <w:rFonts w:ascii="Arial" w:hAnsi="Arial" w:cs="Arial"/>
                <w:color w:val="000000"/>
                <w:sz w:val="18"/>
              </w:rPr>
              <w:t>–</w:t>
            </w:r>
          </w:p>
        </w:tc>
        <w:tc>
          <w:tcPr>
            <w:tcW w:w="1306" w:type="dxa"/>
            <w:tcBorders>
              <w:top w:val="single" w:sz="4" w:space="0" w:color="auto"/>
              <w:left w:val="nil"/>
              <w:bottom w:val="single" w:sz="4" w:space="0" w:color="auto"/>
              <w:right w:val="single" w:sz="4" w:space="0" w:color="auto"/>
            </w:tcBorders>
          </w:tcPr>
          <w:p w14:paraId="14B1D8E1" w14:textId="77777777" w:rsidR="00121721" w:rsidRDefault="00121721" w:rsidP="002049ED">
            <w:pPr>
              <w:keepNext/>
              <w:keepLines/>
              <w:rPr>
                <w:rFonts w:ascii="Arial" w:eastAsia="宋体" w:hAnsi="Arial" w:cs="Arial"/>
                <w:color w:val="000000"/>
                <w:sz w:val="18"/>
              </w:rPr>
            </w:pPr>
            <w:r>
              <w:rPr>
                <w:rFonts w:ascii="Arial" w:eastAsia="宋体" w:hAnsi="Arial" w:cs="Arial"/>
                <w:color w:val="000000"/>
                <w:sz w:val="18"/>
              </w:rPr>
              <w:t>1915 MHz</w:t>
            </w:r>
          </w:p>
        </w:tc>
        <w:tc>
          <w:tcPr>
            <w:tcW w:w="1134" w:type="dxa"/>
            <w:tcBorders>
              <w:top w:val="single" w:sz="4" w:space="0" w:color="auto"/>
              <w:left w:val="single" w:sz="4" w:space="0" w:color="auto"/>
              <w:bottom w:val="single" w:sz="4" w:space="0" w:color="auto"/>
              <w:right w:val="nil"/>
            </w:tcBorders>
          </w:tcPr>
          <w:p w14:paraId="05D9E624" w14:textId="77777777" w:rsidR="00121721" w:rsidRDefault="00121721" w:rsidP="002049ED">
            <w:pPr>
              <w:keepNext/>
              <w:keepLines/>
              <w:jc w:val="right"/>
              <w:rPr>
                <w:rFonts w:ascii="Arial" w:eastAsia="宋体" w:hAnsi="Arial" w:cs="Arial"/>
                <w:color w:val="000000"/>
                <w:sz w:val="18"/>
              </w:rPr>
            </w:pPr>
            <w:r>
              <w:rPr>
                <w:rFonts w:ascii="Arial" w:eastAsia="宋体" w:hAnsi="Arial" w:cs="Arial"/>
                <w:color w:val="000000"/>
                <w:sz w:val="18"/>
              </w:rPr>
              <w:t>1930 MHz</w:t>
            </w:r>
          </w:p>
        </w:tc>
        <w:tc>
          <w:tcPr>
            <w:tcW w:w="426" w:type="dxa"/>
            <w:tcBorders>
              <w:top w:val="single" w:sz="4" w:space="0" w:color="auto"/>
              <w:left w:val="nil"/>
              <w:bottom w:val="single" w:sz="4" w:space="0" w:color="auto"/>
              <w:right w:val="nil"/>
            </w:tcBorders>
          </w:tcPr>
          <w:p w14:paraId="135EA19D" w14:textId="77777777" w:rsidR="00121721" w:rsidRDefault="00121721" w:rsidP="002049ED">
            <w:pPr>
              <w:keepNext/>
              <w:keepLines/>
              <w:jc w:val="center"/>
              <w:rPr>
                <w:rFonts w:ascii="Arial" w:hAnsi="Arial" w:cs="Arial"/>
                <w:color w:val="000000"/>
                <w:sz w:val="18"/>
              </w:rPr>
            </w:pPr>
            <w:r>
              <w:rPr>
                <w:rFonts w:ascii="Arial" w:hAnsi="Arial" w:cs="Arial"/>
                <w:color w:val="000000"/>
                <w:sz w:val="18"/>
              </w:rPr>
              <w:t>–</w:t>
            </w:r>
          </w:p>
        </w:tc>
        <w:tc>
          <w:tcPr>
            <w:tcW w:w="1134" w:type="dxa"/>
            <w:tcBorders>
              <w:top w:val="single" w:sz="4" w:space="0" w:color="auto"/>
              <w:left w:val="nil"/>
              <w:bottom w:val="single" w:sz="4" w:space="0" w:color="auto"/>
              <w:right w:val="single" w:sz="4" w:space="0" w:color="auto"/>
            </w:tcBorders>
          </w:tcPr>
          <w:p w14:paraId="306AAFCB" w14:textId="77777777" w:rsidR="00121721" w:rsidRDefault="00121721" w:rsidP="002049ED">
            <w:pPr>
              <w:keepNext/>
              <w:keepLines/>
              <w:rPr>
                <w:rFonts w:ascii="Arial" w:eastAsia="宋体" w:hAnsi="Arial" w:cs="Arial"/>
                <w:color w:val="000000"/>
                <w:sz w:val="18"/>
              </w:rPr>
            </w:pPr>
            <w:r>
              <w:rPr>
                <w:rFonts w:ascii="Arial" w:eastAsia="宋体" w:hAnsi="Arial" w:cs="Arial"/>
                <w:color w:val="000000"/>
                <w:sz w:val="18"/>
              </w:rPr>
              <w:t>1995 MHz</w:t>
            </w:r>
          </w:p>
        </w:tc>
        <w:tc>
          <w:tcPr>
            <w:tcW w:w="1752" w:type="dxa"/>
            <w:tcBorders>
              <w:top w:val="single" w:sz="4" w:space="0" w:color="auto"/>
              <w:left w:val="single" w:sz="4" w:space="0" w:color="auto"/>
              <w:bottom w:val="single" w:sz="4" w:space="0" w:color="auto"/>
              <w:right w:val="single" w:sz="4" w:space="0" w:color="auto"/>
            </w:tcBorders>
            <w:vAlign w:val="center"/>
          </w:tcPr>
          <w:p w14:paraId="07E6DB96" w14:textId="77777777" w:rsidR="00121721" w:rsidRDefault="00121721" w:rsidP="002049ED">
            <w:pPr>
              <w:keepNext/>
              <w:keepLines/>
              <w:jc w:val="center"/>
              <w:rPr>
                <w:rFonts w:ascii="Arial" w:hAnsi="Arial" w:cs="Arial"/>
                <w:sz w:val="18"/>
              </w:rPr>
            </w:pPr>
            <w:r>
              <w:rPr>
                <w:rFonts w:ascii="Arial" w:hAnsi="Arial" w:cs="Arial"/>
                <w:sz w:val="18"/>
              </w:rPr>
              <w:t>FDD</w:t>
            </w:r>
          </w:p>
        </w:tc>
      </w:tr>
      <w:tr w:rsidR="00121721" w14:paraId="3A401958" w14:textId="77777777" w:rsidTr="002049ED">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38E5E446" w14:textId="77777777" w:rsidR="00121721" w:rsidRDefault="00121721" w:rsidP="002049ED">
            <w:pPr>
              <w:keepNext/>
              <w:keepLines/>
              <w:jc w:val="center"/>
              <w:rPr>
                <w:rFonts w:ascii="Arial" w:hAnsi="Arial" w:cs="Arial"/>
                <w:sz w:val="18"/>
              </w:rPr>
            </w:pPr>
            <w:r>
              <w:rPr>
                <w:rFonts w:ascii="Arial" w:eastAsia="宋体" w:hAnsi="Arial" w:cs="Arial" w:hint="eastAsia"/>
                <w:sz w:val="18"/>
              </w:rPr>
              <w:t>n66</w:t>
            </w:r>
          </w:p>
        </w:tc>
        <w:tc>
          <w:tcPr>
            <w:tcW w:w="1088" w:type="dxa"/>
            <w:tcBorders>
              <w:top w:val="single" w:sz="4" w:space="0" w:color="auto"/>
              <w:left w:val="single" w:sz="4" w:space="0" w:color="auto"/>
              <w:bottom w:val="single" w:sz="4" w:space="0" w:color="auto"/>
              <w:right w:val="nil"/>
            </w:tcBorders>
            <w:vAlign w:val="center"/>
          </w:tcPr>
          <w:p w14:paraId="66732EA3" w14:textId="77777777" w:rsidR="00121721" w:rsidRDefault="00121721" w:rsidP="002049ED">
            <w:pPr>
              <w:keepNext/>
              <w:keepLines/>
              <w:jc w:val="right"/>
              <w:rPr>
                <w:rFonts w:ascii="Arial" w:hAnsi="Arial" w:cs="Arial"/>
                <w:sz w:val="18"/>
              </w:rPr>
            </w:pPr>
            <w:r>
              <w:rPr>
                <w:rFonts w:ascii="Arial" w:hAnsi="Arial" w:cs="Arial"/>
                <w:sz w:val="18"/>
              </w:rPr>
              <w:t>1710 MHz</w:t>
            </w:r>
          </w:p>
        </w:tc>
        <w:tc>
          <w:tcPr>
            <w:tcW w:w="295" w:type="dxa"/>
            <w:tcBorders>
              <w:top w:val="single" w:sz="4" w:space="0" w:color="auto"/>
              <w:left w:val="nil"/>
              <w:bottom w:val="single" w:sz="4" w:space="0" w:color="auto"/>
              <w:right w:val="nil"/>
            </w:tcBorders>
            <w:vAlign w:val="center"/>
          </w:tcPr>
          <w:p w14:paraId="6BD121EB" w14:textId="77777777" w:rsidR="00121721" w:rsidRDefault="00121721" w:rsidP="002049ED">
            <w:pPr>
              <w:keepNext/>
              <w:keepLines/>
              <w:jc w:val="center"/>
              <w:rPr>
                <w:rFonts w:ascii="Arial" w:hAnsi="Arial" w:cs="Arial"/>
                <w:sz w:val="18"/>
              </w:rPr>
            </w:pPr>
            <w:r>
              <w:rPr>
                <w:rFonts w:ascii="Arial" w:hAnsi="Arial"/>
                <w:sz w:val="18"/>
              </w:rPr>
              <w:t>–</w:t>
            </w:r>
          </w:p>
        </w:tc>
        <w:tc>
          <w:tcPr>
            <w:tcW w:w="1306" w:type="dxa"/>
            <w:tcBorders>
              <w:top w:val="single" w:sz="4" w:space="0" w:color="auto"/>
              <w:left w:val="nil"/>
              <w:bottom w:val="single" w:sz="4" w:space="0" w:color="auto"/>
              <w:right w:val="single" w:sz="4" w:space="0" w:color="auto"/>
            </w:tcBorders>
            <w:vAlign w:val="center"/>
          </w:tcPr>
          <w:p w14:paraId="510F1421" w14:textId="77777777" w:rsidR="00121721" w:rsidRDefault="00121721" w:rsidP="002049ED">
            <w:pPr>
              <w:keepNext/>
              <w:keepLines/>
              <w:rPr>
                <w:rFonts w:ascii="Arial" w:hAnsi="Arial" w:cs="Arial"/>
                <w:sz w:val="18"/>
              </w:rPr>
            </w:pPr>
            <w:r>
              <w:rPr>
                <w:rFonts w:ascii="Arial" w:hAnsi="Arial" w:cs="Arial"/>
                <w:sz w:val="18"/>
              </w:rPr>
              <w:t xml:space="preserve">1780 </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vAlign w:val="center"/>
          </w:tcPr>
          <w:p w14:paraId="4A841539" w14:textId="77777777" w:rsidR="00121721" w:rsidRDefault="00121721" w:rsidP="002049ED">
            <w:pPr>
              <w:keepNext/>
              <w:keepLines/>
              <w:jc w:val="right"/>
              <w:rPr>
                <w:rFonts w:ascii="Arial" w:hAnsi="Arial" w:cs="Arial"/>
                <w:sz w:val="18"/>
              </w:rPr>
            </w:pPr>
            <w:r>
              <w:rPr>
                <w:rFonts w:ascii="Arial" w:hAnsi="Arial" w:cs="Arial"/>
                <w:sz w:val="18"/>
              </w:rPr>
              <w:t xml:space="preserve">2110 </w:t>
            </w:r>
            <w:r>
              <w:rPr>
                <w:rFonts w:ascii="Arial" w:hAnsi="Arial" w:cs="Arial" w:hint="eastAsia"/>
                <w:sz w:val="18"/>
              </w:rPr>
              <w:t>MHz</w:t>
            </w:r>
          </w:p>
        </w:tc>
        <w:tc>
          <w:tcPr>
            <w:tcW w:w="426" w:type="dxa"/>
            <w:tcBorders>
              <w:top w:val="single" w:sz="4" w:space="0" w:color="auto"/>
              <w:left w:val="nil"/>
              <w:bottom w:val="single" w:sz="4" w:space="0" w:color="auto"/>
              <w:right w:val="nil"/>
            </w:tcBorders>
            <w:vAlign w:val="center"/>
          </w:tcPr>
          <w:p w14:paraId="482F0060" w14:textId="77777777" w:rsidR="00121721" w:rsidRDefault="00121721" w:rsidP="002049ED">
            <w:pPr>
              <w:keepNext/>
              <w:keepLines/>
              <w:jc w:val="center"/>
              <w:rPr>
                <w:rFonts w:ascii="Arial" w:hAnsi="Arial" w:cs="Arial"/>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vAlign w:val="center"/>
          </w:tcPr>
          <w:p w14:paraId="4E2E4674" w14:textId="77777777" w:rsidR="00121721" w:rsidRDefault="00121721" w:rsidP="002049ED">
            <w:pPr>
              <w:keepNext/>
              <w:keepLines/>
              <w:rPr>
                <w:rFonts w:ascii="Arial" w:hAnsi="Arial" w:cs="Arial"/>
                <w:sz w:val="18"/>
              </w:rPr>
            </w:pPr>
            <w:r>
              <w:rPr>
                <w:rFonts w:ascii="Arial" w:hAnsi="Arial" w:cs="Arial"/>
                <w:sz w:val="18"/>
              </w:rPr>
              <w:t xml:space="preserve">2200 </w:t>
            </w:r>
            <w:r>
              <w:rPr>
                <w:rFonts w:ascii="Arial" w:hAnsi="Arial" w:cs="Arial" w:hint="eastAsia"/>
                <w:sz w:val="18"/>
              </w:rPr>
              <w:t>MHz</w:t>
            </w:r>
          </w:p>
        </w:tc>
        <w:tc>
          <w:tcPr>
            <w:tcW w:w="1752" w:type="dxa"/>
            <w:tcBorders>
              <w:top w:val="single" w:sz="4" w:space="0" w:color="auto"/>
              <w:left w:val="single" w:sz="4" w:space="0" w:color="auto"/>
              <w:bottom w:val="single" w:sz="4" w:space="0" w:color="auto"/>
              <w:right w:val="single" w:sz="4" w:space="0" w:color="auto"/>
            </w:tcBorders>
            <w:vAlign w:val="center"/>
          </w:tcPr>
          <w:p w14:paraId="6051B957" w14:textId="77777777" w:rsidR="00121721" w:rsidRDefault="00121721" w:rsidP="002049ED">
            <w:pPr>
              <w:keepNext/>
              <w:keepLines/>
              <w:jc w:val="center"/>
              <w:rPr>
                <w:rFonts w:ascii="Arial" w:hAnsi="Arial" w:cs="Arial"/>
                <w:sz w:val="18"/>
              </w:rPr>
            </w:pPr>
            <w:r>
              <w:rPr>
                <w:rFonts w:ascii="Arial" w:hAnsi="Arial" w:cs="Arial"/>
                <w:sz w:val="18"/>
              </w:rPr>
              <w:t>FDD</w:t>
            </w:r>
          </w:p>
        </w:tc>
      </w:tr>
      <w:tr w:rsidR="00121721" w14:paraId="20A18A0C" w14:textId="77777777" w:rsidTr="002049ED">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48191D89" w14:textId="77777777" w:rsidR="00121721" w:rsidRDefault="00121721" w:rsidP="002049ED">
            <w:pPr>
              <w:keepNext/>
              <w:keepLines/>
              <w:jc w:val="center"/>
              <w:rPr>
                <w:rFonts w:ascii="Arial" w:eastAsia="宋体" w:hAnsi="Arial" w:cs="Arial"/>
                <w:sz w:val="18"/>
              </w:rPr>
            </w:pPr>
            <w:r>
              <w:rPr>
                <w:rFonts w:ascii="Arial" w:eastAsia="宋体" w:hAnsi="Arial" w:cs="Arial" w:hint="eastAsia"/>
                <w:sz w:val="18"/>
              </w:rPr>
              <w:t>n</w:t>
            </w:r>
            <w:r>
              <w:rPr>
                <w:rFonts w:ascii="Arial" w:eastAsia="宋体" w:hAnsi="Arial" w:cs="Arial"/>
                <w:sz w:val="18"/>
              </w:rPr>
              <w:t>85</w:t>
            </w:r>
          </w:p>
        </w:tc>
        <w:tc>
          <w:tcPr>
            <w:tcW w:w="1088" w:type="dxa"/>
            <w:tcBorders>
              <w:top w:val="single" w:sz="4" w:space="0" w:color="auto"/>
              <w:left w:val="single" w:sz="4" w:space="0" w:color="auto"/>
              <w:bottom w:val="single" w:sz="4" w:space="0" w:color="auto"/>
              <w:right w:val="nil"/>
            </w:tcBorders>
            <w:vAlign w:val="center"/>
          </w:tcPr>
          <w:p w14:paraId="068EDF13" w14:textId="77777777" w:rsidR="00121721" w:rsidRDefault="00121721" w:rsidP="002049ED">
            <w:pPr>
              <w:keepNext/>
              <w:keepLines/>
              <w:jc w:val="right"/>
              <w:rPr>
                <w:rFonts w:ascii="Arial" w:hAnsi="Arial" w:cs="Arial"/>
                <w:sz w:val="18"/>
              </w:rPr>
            </w:pPr>
            <w:r>
              <w:rPr>
                <w:rFonts w:ascii="Arial" w:hAnsi="Arial" w:cs="Arial"/>
                <w:sz w:val="18"/>
              </w:rPr>
              <w:t>698MHz</w:t>
            </w:r>
          </w:p>
        </w:tc>
        <w:tc>
          <w:tcPr>
            <w:tcW w:w="295" w:type="dxa"/>
            <w:tcBorders>
              <w:top w:val="single" w:sz="4" w:space="0" w:color="auto"/>
              <w:left w:val="nil"/>
              <w:bottom w:val="single" w:sz="4" w:space="0" w:color="auto"/>
              <w:right w:val="nil"/>
            </w:tcBorders>
            <w:vAlign w:val="center"/>
          </w:tcPr>
          <w:p w14:paraId="32108843" w14:textId="77777777" w:rsidR="00121721" w:rsidRDefault="00121721" w:rsidP="002049ED">
            <w:pPr>
              <w:keepNext/>
              <w:keepLines/>
              <w:jc w:val="center"/>
              <w:rPr>
                <w:rFonts w:ascii="Arial" w:eastAsia="宋体" w:hAnsi="Arial"/>
                <w:sz w:val="18"/>
              </w:rPr>
            </w:pPr>
            <w:r>
              <w:rPr>
                <w:rFonts w:ascii="Arial" w:hAnsi="Arial"/>
                <w:sz w:val="18"/>
              </w:rPr>
              <w:t>–</w:t>
            </w:r>
          </w:p>
        </w:tc>
        <w:tc>
          <w:tcPr>
            <w:tcW w:w="1306" w:type="dxa"/>
            <w:tcBorders>
              <w:top w:val="single" w:sz="4" w:space="0" w:color="auto"/>
              <w:left w:val="nil"/>
              <w:bottom w:val="single" w:sz="4" w:space="0" w:color="auto"/>
              <w:right w:val="single" w:sz="4" w:space="0" w:color="auto"/>
            </w:tcBorders>
            <w:vAlign w:val="center"/>
          </w:tcPr>
          <w:p w14:paraId="3F483A32" w14:textId="77777777" w:rsidR="00121721" w:rsidRDefault="00121721" w:rsidP="002049ED">
            <w:pPr>
              <w:keepNext/>
              <w:keepLines/>
              <w:rPr>
                <w:rFonts w:ascii="Arial" w:hAnsi="Arial" w:cs="Arial"/>
                <w:sz w:val="18"/>
              </w:rPr>
            </w:pPr>
            <w:r>
              <w:rPr>
                <w:rFonts w:ascii="Arial" w:hAnsi="Arial" w:cs="Arial"/>
                <w:sz w:val="18"/>
              </w:rPr>
              <w:t>716</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vAlign w:val="center"/>
          </w:tcPr>
          <w:p w14:paraId="50ED716C" w14:textId="77777777" w:rsidR="00121721" w:rsidRDefault="00121721" w:rsidP="002049ED">
            <w:pPr>
              <w:keepNext/>
              <w:keepLines/>
              <w:jc w:val="right"/>
              <w:rPr>
                <w:rFonts w:ascii="Arial" w:hAnsi="Arial" w:cs="Arial"/>
                <w:sz w:val="18"/>
              </w:rPr>
            </w:pPr>
            <w:r>
              <w:rPr>
                <w:rFonts w:ascii="Arial" w:hAnsi="Arial" w:cs="Arial"/>
                <w:sz w:val="18"/>
              </w:rPr>
              <w:t>728</w:t>
            </w:r>
            <w:r>
              <w:rPr>
                <w:rFonts w:ascii="Arial" w:hAnsi="Arial" w:cs="Arial" w:hint="eastAsia"/>
                <w:sz w:val="18"/>
              </w:rPr>
              <w:t>MHz</w:t>
            </w:r>
          </w:p>
        </w:tc>
        <w:tc>
          <w:tcPr>
            <w:tcW w:w="426" w:type="dxa"/>
            <w:tcBorders>
              <w:top w:val="single" w:sz="4" w:space="0" w:color="auto"/>
              <w:left w:val="nil"/>
              <w:bottom w:val="single" w:sz="4" w:space="0" w:color="auto"/>
              <w:right w:val="nil"/>
            </w:tcBorders>
            <w:vAlign w:val="center"/>
          </w:tcPr>
          <w:p w14:paraId="40250D3B" w14:textId="77777777" w:rsidR="00121721" w:rsidRDefault="00121721" w:rsidP="002049ED">
            <w:pPr>
              <w:keepNext/>
              <w:keepLines/>
              <w:jc w:val="center"/>
              <w:rPr>
                <w:rFonts w:ascii="Arial" w:hAnsi="Arial"/>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vAlign w:val="center"/>
          </w:tcPr>
          <w:p w14:paraId="687977D5" w14:textId="77777777" w:rsidR="00121721" w:rsidRDefault="00121721" w:rsidP="002049ED">
            <w:pPr>
              <w:keepNext/>
              <w:keepLines/>
              <w:rPr>
                <w:rFonts w:ascii="Arial" w:hAnsi="Arial" w:cs="Arial"/>
                <w:sz w:val="18"/>
              </w:rPr>
            </w:pPr>
            <w:r>
              <w:rPr>
                <w:rFonts w:ascii="Arial" w:hAnsi="Arial" w:cs="Arial"/>
                <w:sz w:val="18"/>
              </w:rPr>
              <w:t xml:space="preserve">746 </w:t>
            </w:r>
            <w:r>
              <w:rPr>
                <w:rFonts w:ascii="Arial" w:hAnsi="Arial" w:cs="Arial" w:hint="eastAsia"/>
                <w:sz w:val="18"/>
              </w:rPr>
              <w:t>MH</w:t>
            </w:r>
            <w:r>
              <w:rPr>
                <w:rFonts w:ascii="Arial" w:hAnsi="Arial" w:cs="Arial"/>
                <w:sz w:val="18"/>
              </w:rPr>
              <w:t>z</w:t>
            </w:r>
          </w:p>
        </w:tc>
        <w:tc>
          <w:tcPr>
            <w:tcW w:w="1752" w:type="dxa"/>
            <w:tcBorders>
              <w:top w:val="single" w:sz="4" w:space="0" w:color="auto"/>
              <w:left w:val="single" w:sz="4" w:space="0" w:color="auto"/>
              <w:bottom w:val="single" w:sz="4" w:space="0" w:color="auto"/>
              <w:right w:val="single" w:sz="4" w:space="0" w:color="auto"/>
            </w:tcBorders>
            <w:vAlign w:val="center"/>
          </w:tcPr>
          <w:p w14:paraId="16F719B2" w14:textId="77777777" w:rsidR="00121721" w:rsidRDefault="00121721" w:rsidP="002049ED">
            <w:pPr>
              <w:keepNext/>
              <w:keepLines/>
              <w:jc w:val="center"/>
              <w:rPr>
                <w:rFonts w:ascii="Arial" w:hAnsi="Arial" w:cs="Arial"/>
                <w:sz w:val="18"/>
              </w:rPr>
            </w:pPr>
            <w:r>
              <w:rPr>
                <w:rFonts w:ascii="Arial" w:hAnsi="Arial" w:cs="Arial"/>
                <w:sz w:val="18"/>
              </w:rPr>
              <w:t>F</w:t>
            </w:r>
            <w:r>
              <w:rPr>
                <w:rFonts w:ascii="Arial" w:hAnsi="Arial" w:cs="Arial" w:hint="eastAsia"/>
                <w:sz w:val="18"/>
              </w:rPr>
              <w:t>DD</w:t>
            </w:r>
          </w:p>
        </w:tc>
      </w:tr>
    </w:tbl>
    <w:p w14:paraId="7039B3AA" w14:textId="0E540D43" w:rsidR="00121721" w:rsidRDefault="00121721" w:rsidP="00121721">
      <w:pPr>
        <w:pStyle w:val="41"/>
      </w:pPr>
      <w:bookmarkStart w:id="466" w:name="_Toc136288415"/>
      <w:r>
        <w:rPr>
          <w:rFonts w:hint="eastAsia"/>
        </w:rPr>
        <w:t>5.</w:t>
      </w:r>
      <w:r>
        <w:t>43</w:t>
      </w:r>
      <w:r>
        <w:rPr>
          <w:rFonts w:hint="eastAsia"/>
        </w:rPr>
        <w:t>.</w:t>
      </w:r>
      <w:r>
        <w:t>1.2</w:t>
      </w:r>
      <w:r>
        <w:tab/>
        <w:t xml:space="preserve">Channel bandwidths per operating band for </w:t>
      </w:r>
      <w:r>
        <w:rPr>
          <w:rFonts w:hint="eastAsia"/>
        </w:rPr>
        <w:t>CA</w:t>
      </w:r>
      <w:bookmarkEnd w:id="466"/>
    </w:p>
    <w:p w14:paraId="70AE81A2" w14:textId="025ABD64" w:rsidR="00121721" w:rsidRDefault="00121721" w:rsidP="00121721">
      <w:pPr>
        <w:pStyle w:val="TH"/>
        <w:rPr>
          <w:rFonts w:cs="Arial"/>
        </w:rPr>
      </w:pPr>
      <w:r>
        <w:rPr>
          <w:rFonts w:cs="Arial"/>
        </w:rPr>
        <w:t>Table 5.43.1.2-1: Supported bandwidths per CA band combination of band n25+n66+n85</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121721" w14:paraId="5B1B693B" w14:textId="77777777" w:rsidTr="002049ED">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71B00DDF" w14:textId="77777777" w:rsidR="00121721" w:rsidRDefault="00121721" w:rsidP="002049ED">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0A11251E" w14:textId="77777777" w:rsidR="00121721" w:rsidRDefault="00121721" w:rsidP="002049ED">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4EC9A22D" w14:textId="77777777" w:rsidR="00121721" w:rsidRDefault="00121721" w:rsidP="002049ED">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85F6D9E" w14:textId="77777777" w:rsidR="00121721" w:rsidRDefault="00121721" w:rsidP="002049ED">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6FFD14FF" w14:textId="77777777" w:rsidR="00121721" w:rsidRDefault="00121721" w:rsidP="002049ED">
            <w:pPr>
              <w:pStyle w:val="TAH"/>
              <w:overflowPunct w:val="0"/>
              <w:autoSpaceDE w:val="0"/>
              <w:autoSpaceDN w:val="0"/>
              <w:adjustRightInd w:val="0"/>
              <w:rPr>
                <w:lang w:eastAsia="zh-CN"/>
              </w:rPr>
            </w:pPr>
            <w:r>
              <w:t>Bandwidth combination set</w:t>
            </w:r>
          </w:p>
        </w:tc>
      </w:tr>
      <w:tr w:rsidR="00121721" w14:paraId="4A709227" w14:textId="77777777" w:rsidTr="002049E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A0DA2B" w14:textId="77777777" w:rsidR="00121721" w:rsidRDefault="00121721" w:rsidP="002049ED">
            <w:pPr>
              <w:pStyle w:val="TAC"/>
              <w:rPr>
                <w:rFonts w:eastAsia="宋体"/>
                <w:lang w:eastAsia="zh-CN"/>
              </w:rPr>
            </w:pPr>
            <w:r w:rsidRPr="00C8045A">
              <w:rPr>
                <w:rFonts w:eastAsia="宋体"/>
                <w:lang w:eastAsia="zh-CN"/>
              </w:rPr>
              <w:t>CA_n25A-</w:t>
            </w:r>
            <w:r>
              <w:rPr>
                <w:rFonts w:eastAsia="宋体"/>
                <w:lang w:eastAsia="zh-CN"/>
              </w:rPr>
              <w:t>n66</w:t>
            </w:r>
            <w:r w:rsidRPr="00C8045A">
              <w:rPr>
                <w:rFonts w:eastAsia="宋体"/>
                <w:lang w:eastAsia="zh-CN"/>
              </w:rPr>
              <w:t>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DE8660" w14:textId="77777777" w:rsidR="00121721" w:rsidRDefault="00121721" w:rsidP="002049ED">
            <w:pPr>
              <w:pStyle w:val="TAC"/>
              <w:rPr>
                <w:lang w:val="sv-SE"/>
              </w:rPr>
            </w:pPr>
            <w:r>
              <w:rPr>
                <w:rFonts w:hint="eastAsia"/>
                <w:lang w:eastAsia="zh-CN"/>
              </w:rPr>
              <w:t>CA</w:t>
            </w:r>
            <w:r>
              <w:t>_</w:t>
            </w:r>
            <w:r>
              <w:rPr>
                <w:rFonts w:hint="eastAsia"/>
                <w:lang w:eastAsia="zh-CN"/>
              </w:rPr>
              <w:t>n25</w:t>
            </w:r>
            <w:r>
              <w:rPr>
                <w:lang w:val="sv-SE"/>
              </w:rPr>
              <w:t>A-</w:t>
            </w:r>
            <w:r>
              <w:rPr>
                <w:rFonts w:hint="eastAsia"/>
                <w:lang w:eastAsia="zh-CN"/>
              </w:rPr>
              <w:t>n66</w:t>
            </w:r>
            <w:r>
              <w:rPr>
                <w:lang w:val="sv-SE"/>
              </w:rPr>
              <w:t>A</w:t>
            </w:r>
          </w:p>
          <w:p w14:paraId="61D5FA26" w14:textId="77777777" w:rsidR="00121721" w:rsidRDefault="00121721" w:rsidP="002049ED">
            <w:pPr>
              <w:pStyle w:val="TAC"/>
              <w:rPr>
                <w:lang w:val="sv-SE"/>
              </w:rPr>
            </w:pPr>
            <w:r>
              <w:rPr>
                <w:rFonts w:hint="eastAsia"/>
                <w:lang w:eastAsia="zh-CN"/>
              </w:rPr>
              <w:t>CA</w:t>
            </w:r>
            <w:r>
              <w:t>_</w:t>
            </w:r>
            <w:r>
              <w:rPr>
                <w:rFonts w:hint="eastAsia"/>
                <w:lang w:eastAsia="zh-CN"/>
              </w:rPr>
              <w:t>n25</w:t>
            </w:r>
            <w:r>
              <w:rPr>
                <w:lang w:val="sv-SE"/>
              </w:rPr>
              <w:t>A-</w:t>
            </w:r>
            <w:r>
              <w:rPr>
                <w:rFonts w:hint="eastAsia"/>
                <w:lang w:eastAsia="zh-CN"/>
              </w:rPr>
              <w:t>n85</w:t>
            </w:r>
            <w:r>
              <w:rPr>
                <w:lang w:val="sv-SE"/>
              </w:rPr>
              <w:t>A</w:t>
            </w:r>
          </w:p>
          <w:p w14:paraId="68EA6582" w14:textId="77777777" w:rsidR="00121721" w:rsidRDefault="00121721" w:rsidP="002049ED">
            <w:pPr>
              <w:pStyle w:val="TAC"/>
              <w:rPr>
                <w:rFonts w:eastAsia="宋体"/>
                <w:lang w:eastAsia="zh-CN"/>
              </w:rPr>
            </w:pPr>
            <w:r>
              <w:rPr>
                <w:rFonts w:hint="eastAsia"/>
                <w:lang w:eastAsia="zh-CN"/>
              </w:rPr>
              <w:t>CA</w:t>
            </w:r>
            <w:r>
              <w:t>_</w:t>
            </w:r>
            <w:r>
              <w:rPr>
                <w:rFonts w:hint="eastAsia"/>
                <w:lang w:eastAsia="zh-CN"/>
              </w:rPr>
              <w:t>n66</w:t>
            </w:r>
            <w:r>
              <w:rPr>
                <w:lang w:val="sv-SE"/>
              </w:rPr>
              <w:t>A-</w:t>
            </w:r>
            <w:r>
              <w:rPr>
                <w:rFonts w:hint="eastAsia"/>
                <w:lang w:eastAsia="zh-CN"/>
              </w:rPr>
              <w:t>n85</w:t>
            </w:r>
            <w:r>
              <w:rPr>
                <w:lang w:val="sv-SE"/>
              </w:rPr>
              <w:t>A</w:t>
            </w:r>
          </w:p>
        </w:tc>
        <w:tc>
          <w:tcPr>
            <w:tcW w:w="730" w:type="dxa"/>
            <w:tcBorders>
              <w:left w:val="single" w:sz="4" w:space="0" w:color="auto"/>
              <w:right w:val="single" w:sz="4" w:space="0" w:color="auto"/>
            </w:tcBorders>
            <w:vAlign w:val="center"/>
          </w:tcPr>
          <w:p w14:paraId="0345270A" w14:textId="77777777" w:rsidR="00121721" w:rsidRDefault="00121721" w:rsidP="002049ED">
            <w:pPr>
              <w:pStyle w:val="TAC"/>
              <w:rPr>
                <w:lang w:eastAsia="zh-CN"/>
              </w:rPr>
            </w:pPr>
            <w:r>
              <w:rPr>
                <w:rFonts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EF752F3" w14:textId="77777777" w:rsidR="00121721" w:rsidRDefault="00121721" w:rsidP="002049ED">
            <w:pPr>
              <w:pStyle w:val="TAC"/>
            </w:pPr>
            <w:r>
              <w:rPr>
                <w:rFonts w:cs="Arial"/>
                <w:color w:val="000000"/>
                <w:szCs w:val="18"/>
              </w:rPr>
              <w:t xml:space="preserve">n25 channel bandwidths in Table 5.3.5-1 </w:t>
            </w:r>
          </w:p>
        </w:tc>
        <w:tc>
          <w:tcPr>
            <w:tcW w:w="1360" w:type="dxa"/>
            <w:tcBorders>
              <w:left w:val="single" w:sz="4" w:space="0" w:color="auto"/>
              <w:bottom w:val="nil"/>
              <w:right w:val="single" w:sz="4" w:space="0" w:color="auto"/>
            </w:tcBorders>
            <w:shd w:val="clear" w:color="auto" w:fill="auto"/>
            <w:vAlign w:val="center"/>
          </w:tcPr>
          <w:p w14:paraId="4135DD1E" w14:textId="77777777" w:rsidR="00121721" w:rsidRDefault="00121721" w:rsidP="002049ED">
            <w:pPr>
              <w:pStyle w:val="TAC"/>
              <w:rPr>
                <w:lang w:eastAsia="zh-CN"/>
              </w:rPr>
            </w:pPr>
            <w:r>
              <w:rPr>
                <w:lang w:eastAsia="zh-CN"/>
              </w:rPr>
              <w:t>4 and 5</w:t>
            </w:r>
          </w:p>
        </w:tc>
      </w:tr>
      <w:tr w:rsidR="00121721" w14:paraId="16914394" w14:textId="77777777" w:rsidTr="002049ED">
        <w:trPr>
          <w:trHeight w:val="187"/>
        </w:trPr>
        <w:tc>
          <w:tcPr>
            <w:tcW w:w="1983" w:type="dxa"/>
            <w:tcBorders>
              <w:top w:val="nil"/>
              <w:left w:val="single" w:sz="4" w:space="0" w:color="auto"/>
              <w:bottom w:val="nil"/>
              <w:right w:val="single" w:sz="4" w:space="0" w:color="auto"/>
            </w:tcBorders>
            <w:shd w:val="clear" w:color="auto" w:fill="auto"/>
            <w:vAlign w:val="center"/>
          </w:tcPr>
          <w:p w14:paraId="5BA3BC3B" w14:textId="77777777" w:rsidR="00121721" w:rsidRDefault="00121721" w:rsidP="002049E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3790A03" w14:textId="77777777" w:rsidR="00121721" w:rsidRDefault="00121721" w:rsidP="002049ED">
            <w:pPr>
              <w:pStyle w:val="TAC"/>
              <w:rPr>
                <w:lang w:eastAsia="zh-CN"/>
              </w:rPr>
            </w:pPr>
          </w:p>
        </w:tc>
        <w:tc>
          <w:tcPr>
            <w:tcW w:w="730" w:type="dxa"/>
            <w:tcBorders>
              <w:left w:val="single" w:sz="4" w:space="0" w:color="auto"/>
              <w:right w:val="single" w:sz="4" w:space="0" w:color="auto"/>
            </w:tcBorders>
            <w:vAlign w:val="center"/>
          </w:tcPr>
          <w:p w14:paraId="4581E21E" w14:textId="77777777" w:rsidR="00121721" w:rsidRDefault="00121721" w:rsidP="002049ED">
            <w:pPr>
              <w:pStyle w:val="TAC"/>
              <w:rPr>
                <w:lang w:eastAsia="zh-CN"/>
              </w:rPr>
            </w:pPr>
            <w:r>
              <w:rPr>
                <w:rFonts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2CC6840" w14:textId="77777777" w:rsidR="00121721" w:rsidRDefault="00121721" w:rsidP="002049ED">
            <w:pPr>
              <w:pStyle w:val="TAC"/>
            </w:pPr>
            <w:r>
              <w:rPr>
                <w:rFonts w:cs="Arial"/>
                <w:color w:val="000000"/>
                <w:szCs w:val="18"/>
              </w:rPr>
              <w:t xml:space="preserve">n66 channel bandwidths in Table 5.3.5-1 </w:t>
            </w:r>
          </w:p>
        </w:tc>
        <w:tc>
          <w:tcPr>
            <w:tcW w:w="1360" w:type="dxa"/>
            <w:tcBorders>
              <w:top w:val="nil"/>
              <w:left w:val="single" w:sz="4" w:space="0" w:color="auto"/>
              <w:bottom w:val="nil"/>
              <w:right w:val="single" w:sz="4" w:space="0" w:color="auto"/>
            </w:tcBorders>
            <w:shd w:val="clear" w:color="auto" w:fill="auto"/>
            <w:vAlign w:val="center"/>
          </w:tcPr>
          <w:p w14:paraId="16C82071" w14:textId="77777777" w:rsidR="00121721" w:rsidRDefault="00121721" w:rsidP="002049ED">
            <w:pPr>
              <w:pStyle w:val="TAC"/>
              <w:rPr>
                <w:lang w:eastAsia="zh-CN"/>
              </w:rPr>
            </w:pPr>
          </w:p>
        </w:tc>
      </w:tr>
      <w:tr w:rsidR="00121721" w14:paraId="4555B997" w14:textId="77777777" w:rsidTr="002049E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DA44E7" w14:textId="77777777" w:rsidR="00121721" w:rsidRDefault="00121721" w:rsidP="002049E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923E58" w14:textId="77777777" w:rsidR="00121721" w:rsidRDefault="00121721" w:rsidP="002049ED">
            <w:pPr>
              <w:pStyle w:val="TAC"/>
              <w:rPr>
                <w:lang w:eastAsia="zh-CN"/>
              </w:rPr>
            </w:pPr>
          </w:p>
        </w:tc>
        <w:tc>
          <w:tcPr>
            <w:tcW w:w="730" w:type="dxa"/>
            <w:tcBorders>
              <w:left w:val="single" w:sz="4" w:space="0" w:color="auto"/>
              <w:right w:val="single" w:sz="4" w:space="0" w:color="auto"/>
            </w:tcBorders>
            <w:vAlign w:val="center"/>
          </w:tcPr>
          <w:p w14:paraId="1A6E6314" w14:textId="77777777" w:rsidR="00121721" w:rsidRDefault="00121721" w:rsidP="002049ED">
            <w:pPr>
              <w:pStyle w:val="TAC"/>
              <w:rPr>
                <w:lang w:eastAsia="zh-CN"/>
              </w:rPr>
            </w:pPr>
            <w:r>
              <w:rPr>
                <w:rFonts w:hint="eastAsia"/>
                <w:lang w:eastAsia="zh-CN"/>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17DBB715" w14:textId="77777777" w:rsidR="00121721" w:rsidRPr="00350EBB" w:rsidRDefault="00121721" w:rsidP="002049ED">
            <w:pPr>
              <w:pStyle w:val="TAC"/>
              <w:rPr>
                <w:rFonts w:eastAsia="宋体"/>
                <w:lang w:eastAsia="zh-CN" w:bidi="ar"/>
              </w:rPr>
            </w:pPr>
            <w:r>
              <w:rPr>
                <w:rFonts w:cs="Arial"/>
                <w:color w:val="000000"/>
                <w:szCs w:val="18"/>
              </w:rPr>
              <w:t xml:space="preserve">n85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0B58AC" w14:textId="77777777" w:rsidR="00121721" w:rsidRDefault="00121721" w:rsidP="002049ED">
            <w:pPr>
              <w:pStyle w:val="TAC"/>
              <w:rPr>
                <w:lang w:eastAsia="zh-CN"/>
              </w:rPr>
            </w:pPr>
          </w:p>
        </w:tc>
      </w:tr>
    </w:tbl>
    <w:p w14:paraId="04BDC068" w14:textId="77777777" w:rsidR="00121721" w:rsidRDefault="00121721" w:rsidP="00121721">
      <w:pPr>
        <w:rPr>
          <w:rFonts w:ascii="Arial" w:hAnsi="Arial" w:cs="Arial"/>
          <w:color w:val="0000FF"/>
          <w:sz w:val="32"/>
          <w:szCs w:val="32"/>
          <w:lang w:eastAsia="ja-JP"/>
        </w:rPr>
      </w:pPr>
    </w:p>
    <w:p w14:paraId="7E8B147E" w14:textId="137E6EE0" w:rsidR="00121721" w:rsidRDefault="00121721" w:rsidP="00121721">
      <w:pPr>
        <w:pStyle w:val="41"/>
      </w:pPr>
      <w:bookmarkStart w:id="467" w:name="_Toc136288416"/>
      <w:r>
        <w:rPr>
          <w:rFonts w:hint="eastAsia"/>
        </w:rPr>
        <w:t>5.</w:t>
      </w:r>
      <w:r>
        <w:t>43</w:t>
      </w:r>
      <w:r>
        <w:rPr>
          <w:rFonts w:hint="eastAsia"/>
        </w:rPr>
        <w:t>.1.3</w:t>
      </w:r>
      <w:r>
        <w:tab/>
      </w:r>
      <w:r w:rsidRPr="00AC4AB0">
        <w:t>∆T</w:t>
      </w:r>
      <w:r w:rsidRPr="00AC4AB0">
        <w:rPr>
          <w:vertAlign w:val="subscript"/>
        </w:rPr>
        <w:t>IB</w:t>
      </w:r>
      <w:r w:rsidRPr="00AC4AB0">
        <w:rPr>
          <w:rFonts w:hint="eastAsia"/>
          <w:vertAlign w:val="subscript"/>
        </w:rPr>
        <w:t>,c</w:t>
      </w:r>
      <w:r w:rsidRPr="00AC4AB0">
        <w:t xml:space="preserve"> and ∆R</w:t>
      </w:r>
      <w:r w:rsidRPr="00AC4AB0">
        <w:rPr>
          <w:vertAlign w:val="subscript"/>
        </w:rPr>
        <w:t>IB</w:t>
      </w:r>
      <w:r w:rsidRPr="00AC4AB0">
        <w:rPr>
          <w:rFonts w:hint="eastAsia"/>
          <w:vertAlign w:val="subscript"/>
        </w:rPr>
        <w:t>,c</w:t>
      </w:r>
      <w:r w:rsidRPr="00AC4AB0">
        <w:t xml:space="preserve"> values</w:t>
      </w:r>
      <w:bookmarkEnd w:id="467"/>
    </w:p>
    <w:p w14:paraId="389E2740" w14:textId="77777777" w:rsidR="00121721" w:rsidRDefault="00121721" w:rsidP="00121721">
      <w:r>
        <w:t xml:space="preserve">For </w:t>
      </w:r>
      <w:r w:rsidRPr="00C8045A">
        <w:rPr>
          <w:rFonts w:eastAsia="宋体"/>
          <w:lang w:eastAsia="zh-CN"/>
        </w:rPr>
        <w:t>CA_n25-</w:t>
      </w:r>
      <w:r>
        <w:rPr>
          <w:rFonts w:eastAsia="宋体"/>
          <w:lang w:eastAsia="zh-CN"/>
        </w:rPr>
        <w:t>n66</w:t>
      </w:r>
      <w:r w:rsidRPr="00C8045A">
        <w:rPr>
          <w:rFonts w:eastAsia="宋体"/>
          <w:lang w:eastAsia="zh-CN"/>
        </w:rPr>
        <w:t>-n85</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AB73C1">
        <w:t>DC_2-12_n66</w:t>
      </w:r>
      <w:r>
        <w:t xml:space="preserve"> and are given in the tables below.</w:t>
      </w:r>
    </w:p>
    <w:p w14:paraId="2654974C" w14:textId="17333B0A" w:rsidR="00121721" w:rsidRDefault="00121721" w:rsidP="00121721">
      <w:pPr>
        <w:pStyle w:val="TH"/>
        <w:rPr>
          <w:rFonts w:cs="Arial"/>
        </w:rPr>
      </w:pPr>
      <w:r>
        <w:rPr>
          <w:rFonts w:cs="Arial"/>
        </w:rPr>
        <w:t xml:space="preserve">Table </w:t>
      </w:r>
      <w:r>
        <w:rPr>
          <w:rFonts w:cs="Arial" w:hint="eastAsia"/>
        </w:rPr>
        <w:t>5.</w:t>
      </w:r>
      <w:r>
        <w:rPr>
          <w:rFonts w:cs="Arial"/>
        </w:rPr>
        <w:t>43.1.3-1: ΔT</w:t>
      </w:r>
      <w:r>
        <w:rPr>
          <w:rFonts w:cs="Arial"/>
          <w:vertAlign w:val="subscript"/>
        </w:rPr>
        <w:t>I</w:t>
      </w:r>
      <w:r w:rsidRPr="00AC4AB0">
        <w:rPr>
          <w:rFonts w:cs="Arial"/>
          <w:vertAlign w:val="subscript"/>
        </w:rPr>
        <w:t>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121721" w14:paraId="17A73313" w14:textId="77777777" w:rsidTr="002049ED">
        <w:trPr>
          <w:jc w:val="center"/>
        </w:trPr>
        <w:tc>
          <w:tcPr>
            <w:tcW w:w="2336" w:type="dxa"/>
            <w:vMerge w:val="restart"/>
            <w:tcBorders>
              <w:top w:val="single" w:sz="4" w:space="0" w:color="auto"/>
              <w:left w:val="single" w:sz="4" w:space="0" w:color="auto"/>
              <w:right w:val="single" w:sz="4" w:space="0" w:color="auto"/>
            </w:tcBorders>
          </w:tcPr>
          <w:p w14:paraId="163CF84F" w14:textId="77777777" w:rsidR="00121721" w:rsidRDefault="00121721" w:rsidP="002049ED">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C0E9CEE" w14:textId="77777777" w:rsidR="00121721" w:rsidRDefault="00121721" w:rsidP="002049ED">
            <w:pPr>
              <w:keepNext/>
              <w:keepLines/>
              <w:spacing w:after="0"/>
              <w:jc w:val="center"/>
              <w:rPr>
                <w:rFonts w:ascii="Arial" w:eastAsia="宋体" w:hAnsi="Arial"/>
                <w:b/>
                <w:sz w:val="18"/>
              </w:rPr>
            </w:pPr>
            <w:r w:rsidRPr="00A20126">
              <w:rPr>
                <w:rFonts w:ascii="Arial" w:eastAsia="宋体" w:hAnsi="Arial"/>
                <w:b/>
                <w:sz w:val="18"/>
              </w:rPr>
              <w:t>ΔT</w:t>
            </w:r>
            <w:r w:rsidRPr="00A20126">
              <w:rPr>
                <w:rFonts w:ascii="Arial" w:eastAsia="宋体" w:hAnsi="Arial"/>
                <w:b/>
                <w:sz w:val="18"/>
                <w:vertAlign w:val="subscript"/>
              </w:rPr>
              <w:t>IB,c</w:t>
            </w:r>
            <w:r w:rsidRPr="00A20126">
              <w:rPr>
                <w:rFonts w:ascii="Arial" w:eastAsia="宋体" w:hAnsi="Arial"/>
                <w:b/>
                <w:sz w:val="18"/>
              </w:rPr>
              <w:t xml:space="preserve"> for NR bands (dB)</w:t>
            </w:r>
            <w:r w:rsidRPr="00A20126">
              <w:rPr>
                <w:rFonts w:ascii="Arial" w:eastAsia="宋体" w:hAnsi="Arial"/>
                <w:b/>
                <w:sz w:val="18"/>
                <w:vertAlign w:val="superscript"/>
              </w:rPr>
              <w:t>8</w:t>
            </w:r>
          </w:p>
        </w:tc>
      </w:tr>
      <w:tr w:rsidR="00121721" w14:paraId="4FABEC9B" w14:textId="77777777" w:rsidTr="002049ED">
        <w:trPr>
          <w:jc w:val="center"/>
        </w:trPr>
        <w:tc>
          <w:tcPr>
            <w:tcW w:w="2336" w:type="dxa"/>
            <w:vMerge/>
            <w:tcBorders>
              <w:left w:val="single" w:sz="4" w:space="0" w:color="auto"/>
              <w:bottom w:val="single" w:sz="4" w:space="0" w:color="auto"/>
              <w:right w:val="single" w:sz="4" w:space="0" w:color="auto"/>
            </w:tcBorders>
          </w:tcPr>
          <w:p w14:paraId="045F26DD" w14:textId="77777777" w:rsidR="00121721" w:rsidRDefault="00121721" w:rsidP="002049ED">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162A049" w14:textId="77777777" w:rsidR="00121721" w:rsidRDefault="00121721" w:rsidP="002049ED">
            <w:pPr>
              <w:keepNext/>
              <w:keepLines/>
              <w:spacing w:after="0"/>
              <w:jc w:val="center"/>
              <w:rPr>
                <w:rFonts w:ascii="Arial" w:eastAsia="宋体" w:hAnsi="Arial"/>
                <w:b/>
                <w:sz w:val="18"/>
              </w:rPr>
            </w:pPr>
            <w:r w:rsidRPr="00A20126">
              <w:rPr>
                <w:rFonts w:ascii="Arial" w:eastAsia="宋体" w:hAnsi="Arial"/>
                <w:b/>
                <w:sz w:val="18"/>
              </w:rPr>
              <w:t>Component band in order of bands in configuration</w:t>
            </w:r>
            <w:r w:rsidRPr="00A20126">
              <w:rPr>
                <w:rFonts w:ascii="Arial" w:eastAsia="宋体" w:hAnsi="Arial"/>
                <w:b/>
                <w:sz w:val="18"/>
                <w:vertAlign w:val="superscript"/>
              </w:rPr>
              <w:t>9</w:t>
            </w:r>
          </w:p>
        </w:tc>
      </w:tr>
      <w:tr w:rsidR="00121721" w14:paraId="02235360" w14:textId="77777777" w:rsidTr="002049E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1A0D938" w14:textId="77777777" w:rsidR="00121721" w:rsidRDefault="00121721" w:rsidP="002049ED">
            <w:pPr>
              <w:keepNext/>
              <w:keepLines/>
              <w:spacing w:after="0"/>
              <w:jc w:val="center"/>
              <w:rPr>
                <w:rFonts w:ascii="Arial" w:eastAsia="宋体" w:hAnsi="Arial"/>
                <w:sz w:val="18"/>
                <w:lang w:val="en-US" w:eastAsia="zh-CN"/>
              </w:rPr>
            </w:pPr>
            <w:r w:rsidRPr="001E03B0">
              <w:rPr>
                <w:rFonts w:ascii="Arial" w:eastAsia="等线" w:hAnsi="Arial"/>
                <w:sz w:val="18"/>
                <w:lang w:eastAsia="zh-CN"/>
              </w:rPr>
              <w:t>CA_n25-</w:t>
            </w:r>
            <w:r>
              <w:rPr>
                <w:rFonts w:ascii="Arial" w:eastAsia="等线" w:hAnsi="Arial"/>
                <w:sz w:val="18"/>
                <w:lang w:eastAsia="zh-CN"/>
              </w:rPr>
              <w:t>n66</w:t>
            </w:r>
            <w:r w:rsidRPr="001E03B0">
              <w:rPr>
                <w:rFonts w:ascii="Arial" w:eastAsia="等线" w:hAnsi="Arial"/>
                <w:sz w:val="18"/>
                <w:lang w:eastAsia="zh-CN"/>
              </w:rPr>
              <w:t>-n85</w:t>
            </w:r>
          </w:p>
        </w:tc>
        <w:tc>
          <w:tcPr>
            <w:tcW w:w="1968" w:type="dxa"/>
            <w:tcBorders>
              <w:top w:val="single" w:sz="4" w:space="0" w:color="auto"/>
              <w:left w:val="single" w:sz="4" w:space="0" w:color="auto"/>
              <w:bottom w:val="single" w:sz="4" w:space="0" w:color="auto"/>
              <w:right w:val="single" w:sz="4" w:space="0" w:color="auto"/>
            </w:tcBorders>
            <w:vAlign w:val="center"/>
          </w:tcPr>
          <w:p w14:paraId="62B9E3D4" w14:textId="77777777" w:rsidR="00121721" w:rsidRDefault="00121721" w:rsidP="002049ED">
            <w:pPr>
              <w:keepNext/>
              <w:keepLines/>
              <w:spacing w:after="0"/>
              <w:jc w:val="center"/>
              <w:rPr>
                <w:rFonts w:ascii="Arial" w:eastAsia="宋体" w:hAnsi="Arial"/>
                <w:sz w:val="18"/>
                <w:lang w:val="en-US" w:eastAsia="zh-CN"/>
              </w:rPr>
            </w:pPr>
            <w:r>
              <w:rPr>
                <w:rFonts w:ascii="Arial" w:eastAsia="等线"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066157C" w14:textId="77777777" w:rsidR="00121721" w:rsidRDefault="00121721" w:rsidP="002049ED">
            <w:pPr>
              <w:keepNext/>
              <w:keepLines/>
              <w:spacing w:after="0"/>
              <w:jc w:val="center"/>
              <w:rPr>
                <w:rFonts w:ascii="Arial" w:eastAsia="宋体" w:hAnsi="Arial"/>
                <w:sz w:val="18"/>
                <w:lang w:val="en-US" w:eastAsia="zh-CN"/>
              </w:rPr>
            </w:pPr>
            <w:r>
              <w:rPr>
                <w:rFonts w:ascii="Arial" w:eastAsia="等线" w:hAnsi="Arial" w:cs="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752E4E1" w14:textId="77777777" w:rsidR="00121721" w:rsidRDefault="00121721" w:rsidP="002049ED">
            <w:pPr>
              <w:keepNext/>
              <w:keepLines/>
              <w:spacing w:after="0"/>
              <w:jc w:val="center"/>
              <w:rPr>
                <w:rFonts w:ascii="Arial" w:eastAsia="宋体" w:hAnsi="Arial"/>
                <w:sz w:val="18"/>
                <w:lang w:val="en-US" w:eastAsia="zh-CN"/>
              </w:rPr>
            </w:pPr>
            <w:r>
              <w:rPr>
                <w:rFonts w:ascii="Arial" w:eastAsia="宋体" w:hAnsi="Arial" w:hint="eastAsia"/>
                <w:sz w:val="18"/>
                <w:lang w:val="en-US" w:eastAsia="zh-CN"/>
              </w:rPr>
              <w:t>0.</w:t>
            </w:r>
            <w:r>
              <w:rPr>
                <w:rFonts w:ascii="Arial" w:eastAsia="宋体" w:hAnsi="Arial"/>
                <w:sz w:val="18"/>
                <w:lang w:val="en-US" w:eastAsia="zh-CN"/>
              </w:rPr>
              <w:t>8</w:t>
            </w:r>
          </w:p>
        </w:tc>
      </w:tr>
      <w:tr w:rsidR="00121721" w14:paraId="0FC5CD3A" w14:textId="77777777" w:rsidTr="002049ED">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20422FDE" w14:textId="77777777" w:rsidR="00121721" w:rsidRPr="00A20126" w:rsidRDefault="00121721" w:rsidP="002049ED">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A20126">
              <w:rPr>
                <w:rFonts w:ascii="Arial" w:hAnsi="Arial"/>
                <w:sz w:val="18"/>
                <w:lang w:eastAsia="ja-JP"/>
              </w:rPr>
              <w:t>:</w:t>
            </w:r>
            <w:r w:rsidRPr="00A20126">
              <w:rPr>
                <w:rFonts w:ascii="Arial" w:hAnsi="Arial"/>
                <w:sz w:val="18"/>
                <w:lang w:eastAsia="ja-JP"/>
              </w:rPr>
              <w:tab/>
              <w:t>“-” denotes ΔT</w:t>
            </w:r>
            <w:r w:rsidRPr="00A20126">
              <w:rPr>
                <w:rFonts w:ascii="Arial" w:hAnsi="Arial"/>
                <w:sz w:val="18"/>
                <w:vertAlign w:val="subscript"/>
                <w:lang w:eastAsia="ja-JP"/>
              </w:rPr>
              <w:t>IB,c</w:t>
            </w:r>
            <w:r w:rsidRPr="00A20126">
              <w:rPr>
                <w:rFonts w:ascii="Arial" w:hAnsi="Arial"/>
                <w:sz w:val="18"/>
                <w:lang w:eastAsia="ja-JP"/>
              </w:rPr>
              <w:t xml:space="preserve"> = 0.</w:t>
            </w:r>
          </w:p>
          <w:p w14:paraId="26330EA6" w14:textId="77777777" w:rsidR="00121721" w:rsidRDefault="00121721" w:rsidP="002049ED">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A20126">
              <w:rPr>
                <w:rFonts w:ascii="Arial" w:eastAsia="等线" w:hAnsi="Arial"/>
                <w:sz w:val="18"/>
              </w:rPr>
              <w:t>:</w:t>
            </w:r>
            <w:r w:rsidRPr="00A20126">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A20126">
              <w:rPr>
                <w:rFonts w:ascii="Arial" w:eastAsia="等线" w:hAnsi="Arial"/>
                <w:sz w:val="18"/>
              </w:rPr>
              <w:t xml:space="preserve"> the band order from left to right is n1</w:t>
            </w:r>
            <w:r>
              <w:rPr>
                <w:rFonts w:ascii="Arial" w:eastAsia="等线" w:hAnsi="Arial"/>
                <w:sz w:val="18"/>
              </w:rPr>
              <w:t>, n3</w:t>
            </w:r>
            <w:r w:rsidRPr="00A20126">
              <w:rPr>
                <w:rFonts w:ascii="Arial" w:eastAsia="等线" w:hAnsi="Arial"/>
                <w:sz w:val="18"/>
              </w:rPr>
              <w:t xml:space="preserve"> and n</w:t>
            </w:r>
            <w:r>
              <w:rPr>
                <w:rFonts w:ascii="Arial" w:eastAsia="等线" w:hAnsi="Arial"/>
                <w:sz w:val="18"/>
              </w:rPr>
              <w:t>5</w:t>
            </w:r>
            <w:r w:rsidRPr="00A20126">
              <w:rPr>
                <w:rFonts w:ascii="Arial" w:eastAsia="等线" w:hAnsi="Arial"/>
                <w:sz w:val="18"/>
              </w:rPr>
              <w:t>.</w:t>
            </w:r>
          </w:p>
        </w:tc>
      </w:tr>
    </w:tbl>
    <w:p w14:paraId="325ED228" w14:textId="7BAF3FBB" w:rsidR="00121721" w:rsidRDefault="00121721" w:rsidP="00121721">
      <w:pPr>
        <w:pStyle w:val="TH"/>
        <w:rPr>
          <w:rFonts w:cs="Arial"/>
        </w:rPr>
      </w:pPr>
      <w:r>
        <w:rPr>
          <w:rFonts w:cs="Arial"/>
        </w:rPr>
        <w:t>Table 5.43.1.3-2: ΔR</w:t>
      </w:r>
      <w:r w:rsidRPr="00AC4AB0">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41"/>
        <w:gridCol w:w="1948"/>
        <w:gridCol w:w="1948"/>
        <w:gridCol w:w="1949"/>
      </w:tblGrid>
      <w:tr w:rsidR="00121721" w:rsidRPr="00F92868" w14:paraId="24315097" w14:textId="77777777" w:rsidTr="002049ED">
        <w:trPr>
          <w:trHeight w:val="187"/>
          <w:jc w:val="center"/>
        </w:trPr>
        <w:tc>
          <w:tcPr>
            <w:tcW w:w="1741" w:type="dxa"/>
            <w:vMerge w:val="restart"/>
          </w:tcPr>
          <w:p w14:paraId="7AB1292F" w14:textId="77777777" w:rsidR="00121721" w:rsidRPr="00F92868" w:rsidRDefault="00121721" w:rsidP="002049ED">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7985FC69" w14:textId="77777777" w:rsidR="00121721" w:rsidRPr="00F92868" w:rsidRDefault="00121721" w:rsidP="002049ED">
            <w:pPr>
              <w:keepNext/>
              <w:keepLines/>
              <w:spacing w:after="0"/>
              <w:jc w:val="center"/>
              <w:rPr>
                <w:rFonts w:ascii="Arial" w:eastAsia="等线" w:hAnsi="Arial"/>
                <w:b/>
                <w:sz w:val="18"/>
              </w:rPr>
            </w:pPr>
            <w:r w:rsidRPr="00A20126">
              <w:rPr>
                <w:rFonts w:ascii="Arial" w:eastAsia="等线" w:hAnsi="Arial"/>
                <w:b/>
                <w:sz w:val="18"/>
              </w:rPr>
              <w:t>ΔR</w:t>
            </w:r>
            <w:r w:rsidRPr="00A20126">
              <w:rPr>
                <w:rFonts w:ascii="Arial" w:eastAsia="等线" w:hAnsi="Arial"/>
                <w:b/>
                <w:sz w:val="18"/>
                <w:vertAlign w:val="subscript"/>
              </w:rPr>
              <w:t>IB,c</w:t>
            </w:r>
            <w:r w:rsidRPr="00A20126">
              <w:rPr>
                <w:rFonts w:ascii="Arial" w:eastAsia="等线" w:hAnsi="Arial"/>
                <w:b/>
                <w:sz w:val="18"/>
              </w:rPr>
              <w:t xml:space="preserve"> for NR bands (dB)</w:t>
            </w:r>
            <w:r w:rsidRPr="00A20126">
              <w:rPr>
                <w:rFonts w:ascii="Arial" w:eastAsia="等线" w:hAnsi="Arial"/>
                <w:b/>
                <w:sz w:val="18"/>
                <w:vertAlign w:val="superscript"/>
              </w:rPr>
              <w:t>9</w:t>
            </w:r>
          </w:p>
        </w:tc>
      </w:tr>
      <w:tr w:rsidR="00121721" w:rsidRPr="00F92868" w14:paraId="32150D89" w14:textId="77777777" w:rsidTr="002049ED">
        <w:trPr>
          <w:trHeight w:val="187"/>
          <w:jc w:val="center"/>
        </w:trPr>
        <w:tc>
          <w:tcPr>
            <w:tcW w:w="1741" w:type="dxa"/>
            <w:vMerge/>
            <w:tcBorders>
              <w:bottom w:val="single" w:sz="4" w:space="0" w:color="auto"/>
            </w:tcBorders>
          </w:tcPr>
          <w:p w14:paraId="12ED81DB" w14:textId="77777777" w:rsidR="00121721" w:rsidRPr="00F92868" w:rsidRDefault="00121721" w:rsidP="002049ED">
            <w:pPr>
              <w:keepNext/>
              <w:keepLines/>
              <w:spacing w:after="0"/>
              <w:jc w:val="center"/>
              <w:rPr>
                <w:rFonts w:ascii="Arial" w:eastAsia="等线" w:hAnsi="Arial"/>
                <w:b/>
                <w:sz w:val="18"/>
              </w:rPr>
            </w:pPr>
          </w:p>
        </w:tc>
        <w:tc>
          <w:tcPr>
            <w:tcW w:w="5845" w:type="dxa"/>
            <w:gridSpan w:val="3"/>
            <w:vAlign w:val="center"/>
          </w:tcPr>
          <w:p w14:paraId="3C9B6F99" w14:textId="77777777" w:rsidR="00121721" w:rsidRPr="00F92868" w:rsidRDefault="00121721" w:rsidP="002049ED">
            <w:pPr>
              <w:keepNext/>
              <w:keepLines/>
              <w:spacing w:after="0"/>
              <w:jc w:val="center"/>
              <w:rPr>
                <w:rFonts w:ascii="Arial" w:eastAsia="等线" w:hAnsi="Arial"/>
                <w:b/>
                <w:sz w:val="18"/>
              </w:rPr>
            </w:pPr>
            <w:r w:rsidRPr="00A20126">
              <w:rPr>
                <w:rFonts w:ascii="Arial" w:eastAsia="等线" w:hAnsi="Arial"/>
                <w:b/>
                <w:sz w:val="18"/>
              </w:rPr>
              <w:t>Component band in order of bands in configuration</w:t>
            </w:r>
            <w:r w:rsidRPr="00A20126">
              <w:rPr>
                <w:rFonts w:ascii="Arial" w:eastAsia="等线" w:hAnsi="Arial"/>
                <w:b/>
                <w:sz w:val="18"/>
                <w:vertAlign w:val="superscript"/>
              </w:rPr>
              <w:t>10</w:t>
            </w:r>
          </w:p>
        </w:tc>
      </w:tr>
      <w:tr w:rsidR="00121721" w:rsidRPr="00F92868" w14:paraId="654910EA" w14:textId="77777777" w:rsidTr="002049ED">
        <w:trPr>
          <w:trHeight w:val="187"/>
          <w:jc w:val="center"/>
        </w:trPr>
        <w:tc>
          <w:tcPr>
            <w:tcW w:w="1741" w:type="dxa"/>
            <w:shd w:val="clear" w:color="auto" w:fill="auto"/>
          </w:tcPr>
          <w:p w14:paraId="6CB50926" w14:textId="77777777" w:rsidR="00121721" w:rsidRPr="00F92868" w:rsidRDefault="00121721" w:rsidP="002049ED">
            <w:pPr>
              <w:keepNext/>
              <w:keepLines/>
              <w:spacing w:after="0"/>
              <w:jc w:val="center"/>
              <w:rPr>
                <w:rFonts w:ascii="Arial" w:eastAsia="等线" w:hAnsi="Arial"/>
                <w:sz w:val="18"/>
              </w:rPr>
            </w:pPr>
            <w:r w:rsidRPr="003474CF">
              <w:rPr>
                <w:rFonts w:ascii="Arial" w:eastAsia="等线" w:hAnsi="Arial"/>
                <w:sz w:val="18"/>
                <w:lang w:eastAsia="zh-CN"/>
              </w:rPr>
              <w:t>CA_n25-n66-n85</w:t>
            </w:r>
          </w:p>
        </w:tc>
        <w:tc>
          <w:tcPr>
            <w:tcW w:w="1948" w:type="dxa"/>
            <w:vAlign w:val="center"/>
          </w:tcPr>
          <w:p w14:paraId="782CE279" w14:textId="77777777" w:rsidR="00121721" w:rsidRPr="00F92868" w:rsidRDefault="00121721" w:rsidP="002049ED">
            <w:pPr>
              <w:keepNext/>
              <w:keepLines/>
              <w:spacing w:after="0"/>
              <w:jc w:val="center"/>
              <w:rPr>
                <w:rFonts w:ascii="Arial" w:eastAsia="等线" w:hAnsi="Arial"/>
                <w:sz w:val="18"/>
                <w:lang w:eastAsia="zh-CN"/>
              </w:rPr>
            </w:pPr>
            <w:r>
              <w:rPr>
                <w:rFonts w:ascii="Arial" w:eastAsia="等线" w:hAnsi="Arial"/>
                <w:color w:val="000000"/>
                <w:sz w:val="18"/>
                <w:lang w:val="en-US" w:eastAsia="zh-CN"/>
              </w:rPr>
              <w:t>0.3</w:t>
            </w:r>
          </w:p>
        </w:tc>
        <w:tc>
          <w:tcPr>
            <w:tcW w:w="1948" w:type="dxa"/>
            <w:vAlign w:val="center"/>
          </w:tcPr>
          <w:p w14:paraId="6CF93CE8" w14:textId="77777777" w:rsidR="00121721" w:rsidRPr="00F92868" w:rsidRDefault="00121721" w:rsidP="002049ED">
            <w:pPr>
              <w:keepNext/>
              <w:keepLines/>
              <w:spacing w:after="0"/>
              <w:jc w:val="center"/>
              <w:rPr>
                <w:rFonts w:ascii="Arial" w:eastAsia="等线" w:hAnsi="Arial"/>
                <w:sz w:val="18"/>
                <w:lang w:eastAsia="zh-CN"/>
              </w:rPr>
            </w:pPr>
            <w:r>
              <w:rPr>
                <w:rFonts w:ascii="Arial" w:eastAsia="等线" w:hAnsi="Arial"/>
                <w:sz w:val="18"/>
                <w:lang w:eastAsia="zh-CN"/>
              </w:rPr>
              <w:t>0.3</w:t>
            </w:r>
          </w:p>
        </w:tc>
        <w:tc>
          <w:tcPr>
            <w:tcW w:w="1949" w:type="dxa"/>
            <w:vAlign w:val="center"/>
          </w:tcPr>
          <w:p w14:paraId="30A28159" w14:textId="77777777" w:rsidR="00121721" w:rsidRPr="00F92868" w:rsidRDefault="00121721" w:rsidP="002049ED">
            <w:pPr>
              <w:keepNext/>
              <w:keepLines/>
              <w:spacing w:after="0"/>
              <w:jc w:val="center"/>
              <w:rPr>
                <w:rFonts w:ascii="Arial" w:eastAsia="等线" w:hAnsi="Arial"/>
                <w:sz w:val="18"/>
                <w:lang w:eastAsia="zh-CN"/>
              </w:rPr>
            </w:pPr>
            <w:r>
              <w:rPr>
                <w:rFonts w:ascii="Arial" w:eastAsia="等线" w:hAnsi="Arial"/>
                <w:color w:val="000000"/>
                <w:sz w:val="18"/>
                <w:lang w:val="en-US" w:eastAsia="zh-CN"/>
              </w:rPr>
              <w:t>0.5</w:t>
            </w:r>
          </w:p>
        </w:tc>
      </w:tr>
      <w:tr w:rsidR="00121721" w:rsidRPr="00F92868" w14:paraId="73108798" w14:textId="77777777" w:rsidTr="002049ED">
        <w:trPr>
          <w:trHeight w:val="187"/>
          <w:jc w:val="center"/>
        </w:trPr>
        <w:tc>
          <w:tcPr>
            <w:tcW w:w="7586" w:type="dxa"/>
            <w:gridSpan w:val="4"/>
            <w:tcBorders>
              <w:bottom w:val="single" w:sz="4" w:space="0" w:color="auto"/>
            </w:tcBorders>
            <w:shd w:val="clear" w:color="auto" w:fill="auto"/>
          </w:tcPr>
          <w:p w14:paraId="3F1ADC31" w14:textId="77777777" w:rsidR="00121721" w:rsidRPr="00A20126" w:rsidRDefault="00121721" w:rsidP="002049ED">
            <w:pPr>
              <w:keepLines/>
              <w:spacing w:after="0"/>
              <w:ind w:left="870" w:hanging="870"/>
              <w:rPr>
                <w:rFonts w:eastAsia="等线" w:cs="Arial"/>
                <w:lang w:eastAsia="ja-JP"/>
              </w:rPr>
            </w:pPr>
            <w:r w:rsidRPr="00A20126">
              <w:rPr>
                <w:rFonts w:ascii="Arial" w:eastAsia="等线" w:hAnsi="Arial" w:cs="Arial"/>
                <w:sz w:val="18"/>
                <w:lang w:eastAsia="ja-JP"/>
              </w:rPr>
              <w:t>NOTE 9:</w:t>
            </w:r>
            <w:r w:rsidRPr="00A20126">
              <w:rPr>
                <w:rFonts w:ascii="Arial" w:eastAsia="等线" w:hAnsi="Arial" w:cs="Arial"/>
                <w:sz w:val="18"/>
                <w:lang w:eastAsia="ja-JP"/>
              </w:rPr>
              <w:tab/>
              <w:t xml:space="preserve"> “-” denotes ΔR</w:t>
            </w:r>
            <w:r w:rsidRPr="00A20126">
              <w:rPr>
                <w:rFonts w:ascii="Arial" w:eastAsia="等线" w:hAnsi="Arial" w:cs="Arial"/>
                <w:sz w:val="18"/>
                <w:vertAlign w:val="subscript"/>
                <w:lang w:eastAsia="ja-JP"/>
              </w:rPr>
              <w:t>IB,c</w:t>
            </w:r>
            <w:r w:rsidRPr="00A20126">
              <w:rPr>
                <w:rFonts w:ascii="Arial" w:eastAsia="等线" w:hAnsi="Arial" w:cs="Arial"/>
                <w:sz w:val="18"/>
                <w:lang w:eastAsia="ja-JP"/>
              </w:rPr>
              <w:t xml:space="preserve"> = 0.</w:t>
            </w:r>
          </w:p>
          <w:p w14:paraId="047E0EF5" w14:textId="77777777" w:rsidR="00121721" w:rsidRDefault="00121721" w:rsidP="002049ED">
            <w:pPr>
              <w:keepLines/>
              <w:spacing w:after="0"/>
              <w:ind w:left="870" w:hanging="870"/>
              <w:rPr>
                <w:rFonts w:ascii="Arial" w:eastAsia="等线" w:hAnsi="Arial"/>
                <w:color w:val="000000"/>
                <w:sz w:val="18"/>
                <w:lang w:val="en-US" w:eastAsia="zh-CN"/>
              </w:rPr>
            </w:pPr>
            <w:r w:rsidRPr="00A20126">
              <w:rPr>
                <w:rFonts w:ascii="Arial" w:eastAsia="等线" w:hAnsi="Arial" w:cs="Arial"/>
                <w:sz w:val="18"/>
                <w:lang w:eastAsia="ja-JP"/>
              </w:rPr>
              <w:t>NOTE 10:</w:t>
            </w:r>
            <w:r w:rsidRPr="00A20126">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A20126">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A20126">
              <w:rPr>
                <w:rFonts w:ascii="Arial" w:eastAsia="等线" w:hAnsi="Arial" w:cs="Arial"/>
                <w:sz w:val="18"/>
                <w:lang w:eastAsia="ja-JP"/>
              </w:rPr>
              <w:t>.</w:t>
            </w:r>
          </w:p>
        </w:tc>
      </w:tr>
    </w:tbl>
    <w:p w14:paraId="5C2ED411" w14:textId="058A5DC2" w:rsidR="00121721" w:rsidRPr="00F937E3" w:rsidRDefault="00121721" w:rsidP="00121721">
      <w:pPr>
        <w:pStyle w:val="31"/>
      </w:pPr>
      <w:bookmarkStart w:id="468" w:name="_Toc136288417"/>
      <w:r>
        <w:t>5.43.2</w:t>
      </w:r>
      <w:r>
        <w:tab/>
        <w:t>Specific for 2 bands UL CA</w:t>
      </w:r>
      <w:bookmarkEnd w:id="468"/>
    </w:p>
    <w:p w14:paraId="0B8A8824" w14:textId="47BADBDC" w:rsidR="00121721" w:rsidRDefault="00121721" w:rsidP="00121721">
      <w:pPr>
        <w:pStyle w:val="41"/>
      </w:pPr>
      <w:bookmarkStart w:id="469" w:name="_Toc136288418"/>
      <w:r>
        <w:rPr>
          <w:rFonts w:hint="eastAsia"/>
        </w:rPr>
        <w:t>5.</w:t>
      </w:r>
      <w:r>
        <w:t>43</w:t>
      </w:r>
      <w:r>
        <w:rPr>
          <w:rFonts w:hint="eastAsia"/>
        </w:rPr>
        <w:t>.</w:t>
      </w:r>
      <w:r>
        <w:t>2.1</w:t>
      </w:r>
      <w:r>
        <w:tab/>
      </w:r>
      <w:r>
        <w:rPr>
          <w:rFonts w:hint="eastAsia"/>
        </w:rPr>
        <w:t>UE co-existence studies</w:t>
      </w:r>
      <w:bookmarkEnd w:id="469"/>
    </w:p>
    <w:p w14:paraId="5C957922" w14:textId="77777777" w:rsidR="00121721" w:rsidRPr="00F31DF3" w:rsidRDefault="00121721" w:rsidP="00121721">
      <w:pPr>
        <w:pStyle w:val="af1"/>
        <w:rPr>
          <w:rFonts w:cstheme="minorHAnsi"/>
          <w:szCs w:val="21"/>
          <w:lang w:eastAsia="ja-JP"/>
        </w:rPr>
      </w:pPr>
      <w:r>
        <w:rPr>
          <w:rFonts w:hint="eastAsia"/>
        </w:rPr>
        <w:t>UE co-existence</w:t>
      </w:r>
      <w:r>
        <w:t xml:space="preserve"> has been already studied for 2DL/1UL fallback combinations such as CA n25-n66, CA_n25-n85 and n66-n85 and the impact of harmonic interference has been clarified.</w:t>
      </w:r>
      <w:r>
        <w:rPr>
          <w:rFonts w:asciiTheme="minorEastAsia" w:hAnsiTheme="minorEastAsia" w:hint="eastAsia"/>
          <w:lang w:eastAsia="ja-JP"/>
        </w:rPr>
        <w:t xml:space="preserve"> </w:t>
      </w:r>
      <w:r>
        <w:rPr>
          <w:rFonts w:cstheme="minorHAnsi"/>
          <w:szCs w:val="21"/>
          <w:lang w:eastAsia="zh-TW"/>
        </w:rPr>
        <w:t>T</w:t>
      </w:r>
      <w:r w:rsidRPr="00F31DF3">
        <w:rPr>
          <w:rFonts w:cstheme="minorHAnsi"/>
          <w:szCs w:val="21"/>
          <w:lang w:eastAsia="zh-CN"/>
        </w:rPr>
        <w:t xml:space="preserve">he </w:t>
      </w:r>
      <w:r w:rsidRPr="00F31DF3">
        <w:rPr>
          <w:rFonts w:cstheme="minorHAnsi"/>
          <w:szCs w:val="21"/>
          <w:lang w:eastAsia="ja-JP"/>
        </w:rPr>
        <w:t>own Rx impact of the 3</w:t>
      </w:r>
      <w:r w:rsidRPr="00F31DF3">
        <w:rPr>
          <w:rFonts w:cstheme="minorHAnsi"/>
          <w:szCs w:val="21"/>
          <w:vertAlign w:val="superscript"/>
          <w:lang w:eastAsia="ja-JP"/>
        </w:rPr>
        <w:t>rd</w:t>
      </w:r>
      <w:r w:rsidRPr="00F31DF3">
        <w:rPr>
          <w:rFonts w:cstheme="minorHAnsi"/>
          <w:szCs w:val="21"/>
          <w:lang w:eastAsia="ja-JP"/>
        </w:rPr>
        <w:t xml:space="preserve"> band is </w:t>
      </w:r>
      <w:r w:rsidRPr="00F31DF3">
        <w:rPr>
          <w:rFonts w:cstheme="minorHAnsi"/>
          <w:szCs w:val="21"/>
          <w:lang w:eastAsia="zh-CN"/>
        </w:rPr>
        <w:t xml:space="preserve">shown as </w:t>
      </w:r>
      <w:r w:rsidRPr="00F31DF3">
        <w:rPr>
          <w:rFonts w:cstheme="minorHAnsi"/>
          <w:szCs w:val="21"/>
          <w:lang w:eastAsia="ja-JP"/>
        </w:rPr>
        <w:t>the followings.</w:t>
      </w:r>
    </w:p>
    <w:p w14:paraId="6D55060F" w14:textId="77777777" w:rsidR="00121721" w:rsidRPr="00F31DF3" w:rsidRDefault="00121721" w:rsidP="00121721">
      <w:pPr>
        <w:pStyle w:val="af1"/>
        <w:rPr>
          <w:rFonts w:cstheme="minorHAnsi"/>
          <w:szCs w:val="21"/>
          <w:lang w:eastAsia="ja-JP"/>
        </w:rPr>
      </w:pPr>
    </w:p>
    <w:p w14:paraId="71D65F30" w14:textId="77777777" w:rsidR="00121721" w:rsidRDefault="00121721" w:rsidP="00121721">
      <w:pPr>
        <w:ind w:left="284"/>
      </w:pPr>
      <w:r w:rsidRPr="005315A5">
        <w:rPr>
          <w:rFonts w:eastAsia="Times New Roman"/>
          <w:iCs/>
        </w:rPr>
        <w:t xml:space="preserve">–   </w:t>
      </w:r>
      <w:r>
        <w:t xml:space="preserve">No impact from </w:t>
      </w:r>
      <w:r w:rsidRPr="00B11D45">
        <w:rPr>
          <w:rFonts w:cstheme="minorHAnsi"/>
          <w:szCs w:val="21"/>
          <w:lang w:eastAsia="ko-KR"/>
        </w:rPr>
        <w:t xml:space="preserve">dual uplink of Band </w:t>
      </w:r>
      <w:r>
        <w:rPr>
          <w:rFonts w:eastAsia="宋体" w:cstheme="minorHAnsi"/>
          <w:szCs w:val="21"/>
        </w:rPr>
        <w:t>n25</w:t>
      </w:r>
      <w:r w:rsidRPr="00B11D45">
        <w:rPr>
          <w:rFonts w:cstheme="minorHAnsi"/>
          <w:szCs w:val="21"/>
          <w:lang w:eastAsia="ko-KR"/>
        </w:rPr>
        <w:t xml:space="preserve"> + Band </w:t>
      </w:r>
      <w:r>
        <w:rPr>
          <w:rFonts w:cstheme="minorHAnsi"/>
          <w:szCs w:val="21"/>
          <w:lang w:eastAsia="ko-KR"/>
        </w:rPr>
        <w:t>n85</w:t>
      </w:r>
      <w:r w:rsidRPr="00B11D45">
        <w:rPr>
          <w:rFonts w:cstheme="minorHAnsi"/>
          <w:szCs w:val="21"/>
          <w:lang w:eastAsia="ko-KR"/>
        </w:rPr>
        <w:t xml:space="preserve"> </w:t>
      </w:r>
      <w:r>
        <w:rPr>
          <w:rFonts w:cstheme="minorHAnsi"/>
          <w:szCs w:val="21"/>
          <w:lang w:eastAsia="ko-KR"/>
        </w:rPr>
        <w:t>in</w:t>
      </w:r>
      <w:r>
        <w:t xml:space="preserve">to </w:t>
      </w:r>
      <w:r w:rsidRPr="00B11D45">
        <w:rPr>
          <w:rFonts w:cstheme="minorHAnsi"/>
          <w:szCs w:val="21"/>
          <w:lang w:eastAsia="ko-KR"/>
        </w:rPr>
        <w:t xml:space="preserve">own Rx of </w:t>
      </w:r>
      <w:r>
        <w:t>Band n66.</w:t>
      </w:r>
    </w:p>
    <w:p w14:paraId="480EAA73" w14:textId="77777777" w:rsidR="00121721" w:rsidRDefault="00121721" w:rsidP="00121721">
      <w:pPr>
        <w:ind w:left="284"/>
      </w:pPr>
      <w:r w:rsidRPr="005315A5">
        <w:rPr>
          <w:rFonts w:eastAsia="Times New Roman"/>
          <w:iCs/>
        </w:rPr>
        <w:t xml:space="preserve">–   </w:t>
      </w:r>
      <w:r>
        <w:rPr>
          <w:rFonts w:eastAsia="Times New Roman"/>
          <w:iCs/>
        </w:rPr>
        <w:t>N</w:t>
      </w:r>
      <w:r>
        <w:t xml:space="preserve">o impact from </w:t>
      </w:r>
      <w:r w:rsidRPr="00B11D45">
        <w:rPr>
          <w:rFonts w:cstheme="minorHAnsi"/>
          <w:szCs w:val="21"/>
          <w:lang w:eastAsia="ko-KR"/>
        </w:rPr>
        <w:t xml:space="preserve">dual uplink of Band </w:t>
      </w:r>
      <w:r>
        <w:rPr>
          <w:rFonts w:eastAsia="宋体" w:cstheme="minorHAnsi"/>
          <w:szCs w:val="21"/>
        </w:rPr>
        <w:t>n25</w:t>
      </w:r>
      <w:r w:rsidRPr="00B11D45">
        <w:rPr>
          <w:rFonts w:cstheme="minorHAnsi"/>
          <w:szCs w:val="21"/>
          <w:lang w:eastAsia="ko-KR"/>
        </w:rPr>
        <w:t xml:space="preserve"> + Band </w:t>
      </w:r>
      <w:r>
        <w:rPr>
          <w:rFonts w:cstheme="minorHAnsi"/>
          <w:szCs w:val="21"/>
          <w:lang w:eastAsia="ko-KR"/>
        </w:rPr>
        <w:t>n66</w:t>
      </w:r>
      <w:r w:rsidRPr="00B11D45">
        <w:rPr>
          <w:rFonts w:cstheme="minorHAnsi"/>
          <w:szCs w:val="21"/>
          <w:lang w:eastAsia="ko-KR"/>
        </w:rPr>
        <w:t xml:space="preserve"> </w:t>
      </w:r>
      <w:r>
        <w:rPr>
          <w:rFonts w:cstheme="minorHAnsi"/>
          <w:szCs w:val="21"/>
          <w:lang w:eastAsia="ko-KR"/>
        </w:rPr>
        <w:t>in</w:t>
      </w:r>
      <w:r>
        <w:t xml:space="preserve">to </w:t>
      </w:r>
      <w:r w:rsidRPr="00B11D45">
        <w:rPr>
          <w:rFonts w:cstheme="minorHAnsi"/>
          <w:szCs w:val="21"/>
          <w:lang w:eastAsia="ko-KR"/>
        </w:rPr>
        <w:t xml:space="preserve">own Rx of </w:t>
      </w:r>
      <w:r>
        <w:t>Band n85.</w:t>
      </w:r>
    </w:p>
    <w:p w14:paraId="75ADDAE9" w14:textId="77777777" w:rsidR="00121721" w:rsidRPr="00F31DF3" w:rsidRDefault="00121721" w:rsidP="003474CF">
      <w:pPr>
        <w:ind w:left="284"/>
        <w:rPr>
          <w:rFonts w:cstheme="minorHAnsi"/>
          <w:szCs w:val="21"/>
          <w:lang w:eastAsia="ko-KR"/>
        </w:rPr>
      </w:pPr>
      <w:r w:rsidRPr="005315A5">
        <w:rPr>
          <w:rFonts w:eastAsia="Times New Roman"/>
          <w:iCs/>
        </w:rPr>
        <w:t xml:space="preserve">–   </w:t>
      </w:r>
      <w:r>
        <w:rPr>
          <w:rFonts w:cstheme="minorHAnsi"/>
          <w:szCs w:val="21"/>
          <w:lang w:eastAsia="ko-KR"/>
        </w:rPr>
        <w:t>4</w:t>
      </w:r>
      <w:r w:rsidRPr="00A818FE">
        <w:rPr>
          <w:rFonts w:cstheme="minorHAnsi"/>
          <w:szCs w:val="21"/>
          <w:vertAlign w:val="superscript"/>
          <w:lang w:eastAsia="ko-KR"/>
        </w:rPr>
        <w:t>th</w:t>
      </w:r>
      <w:r>
        <w:rPr>
          <w:rFonts w:cstheme="minorHAnsi"/>
          <w:szCs w:val="21"/>
          <w:lang w:eastAsia="ko-KR"/>
        </w:rPr>
        <w:t xml:space="preserve"> </w:t>
      </w:r>
      <w:r w:rsidRPr="00F31DF3">
        <w:rPr>
          <w:rFonts w:cstheme="minorHAnsi"/>
          <w:szCs w:val="21"/>
          <w:lang w:eastAsia="ko-KR"/>
        </w:rPr>
        <w:t xml:space="preserve">order IMD generated by dual uplink of Band </w:t>
      </w:r>
      <w:r>
        <w:rPr>
          <w:rFonts w:eastAsia="宋体" w:cstheme="minorHAnsi"/>
          <w:szCs w:val="21"/>
        </w:rPr>
        <w:t>n66</w:t>
      </w:r>
      <w:r w:rsidRPr="00F31DF3">
        <w:rPr>
          <w:rFonts w:cstheme="minorHAnsi"/>
          <w:szCs w:val="21"/>
          <w:lang w:eastAsia="ko-KR"/>
        </w:rPr>
        <w:t xml:space="preserve"> + Band </w:t>
      </w:r>
      <w:r>
        <w:rPr>
          <w:rFonts w:cstheme="minorHAnsi"/>
          <w:szCs w:val="21"/>
          <w:lang w:eastAsia="ko-KR"/>
        </w:rPr>
        <w:t>n85</w:t>
      </w:r>
      <w:r w:rsidRPr="00F31DF3">
        <w:rPr>
          <w:rFonts w:cstheme="minorHAnsi"/>
          <w:szCs w:val="21"/>
          <w:lang w:eastAsia="ko-KR"/>
        </w:rPr>
        <w:t xml:space="preserve"> may fall into own Rx of </w:t>
      </w:r>
      <w:r w:rsidRPr="00F31DF3">
        <w:rPr>
          <w:rFonts w:eastAsia="宋体" w:cstheme="minorHAnsi"/>
          <w:szCs w:val="21"/>
        </w:rPr>
        <w:t>B</w:t>
      </w:r>
      <w:r w:rsidRPr="00F31DF3">
        <w:rPr>
          <w:rFonts w:cstheme="minorHAnsi"/>
          <w:szCs w:val="21"/>
          <w:lang w:eastAsia="ko-KR"/>
        </w:rPr>
        <w:t xml:space="preserve">and </w:t>
      </w:r>
      <w:r>
        <w:rPr>
          <w:rFonts w:eastAsia="宋体" w:cstheme="minorHAnsi"/>
          <w:szCs w:val="21"/>
        </w:rPr>
        <w:t>n25</w:t>
      </w:r>
      <w:r w:rsidRPr="00F31DF3">
        <w:rPr>
          <w:rFonts w:cstheme="minorHAnsi"/>
          <w:szCs w:val="21"/>
        </w:rPr>
        <w:t>.</w:t>
      </w:r>
    </w:p>
    <w:p w14:paraId="29B41462" w14:textId="77777777" w:rsidR="00121721" w:rsidRDefault="00121721" w:rsidP="00121721">
      <w:pPr>
        <w:pStyle w:val="af1"/>
        <w:rPr>
          <w:rFonts w:eastAsia="PMingLiU"/>
          <w:lang w:eastAsia="zh-TW"/>
        </w:rPr>
      </w:pPr>
    </w:p>
    <w:p w14:paraId="7C7EB144" w14:textId="30E9B577" w:rsidR="00121721" w:rsidRDefault="00121721" w:rsidP="00121721">
      <w:pPr>
        <w:pStyle w:val="41"/>
      </w:pPr>
      <w:bookmarkStart w:id="470" w:name="_Toc136288419"/>
      <w:r>
        <w:rPr>
          <w:rFonts w:hint="eastAsia"/>
        </w:rPr>
        <w:lastRenderedPageBreak/>
        <w:t>5.</w:t>
      </w:r>
      <w:r>
        <w:t>43</w:t>
      </w:r>
      <w:r>
        <w:rPr>
          <w:rFonts w:hint="eastAsia"/>
        </w:rPr>
        <w:t>.</w:t>
      </w:r>
      <w:r>
        <w:t>2.2</w:t>
      </w:r>
      <w:r>
        <w:rPr>
          <w:rFonts w:hint="eastAsia"/>
        </w:rPr>
        <w:tab/>
        <w:t>REFSENS requirements</w:t>
      </w:r>
      <w:bookmarkEnd w:id="470"/>
    </w:p>
    <w:p w14:paraId="23636A5A" w14:textId="77777777" w:rsidR="00121721" w:rsidRPr="007D3A9E" w:rsidRDefault="00121721" w:rsidP="00121721"/>
    <w:p w14:paraId="37F3C0DC" w14:textId="2F07BF41" w:rsidR="00121721" w:rsidRPr="00F31DF3" w:rsidRDefault="00121721" w:rsidP="00121721">
      <w:pPr>
        <w:rPr>
          <w:szCs w:val="21"/>
        </w:rPr>
      </w:pPr>
      <w:r w:rsidRPr="00F31DF3">
        <w:rPr>
          <w:szCs w:val="21"/>
        </w:rPr>
        <w:t xml:space="preserve">Table </w:t>
      </w:r>
      <w:r>
        <w:rPr>
          <w:rFonts w:eastAsia="宋体" w:hint="eastAsia"/>
        </w:rPr>
        <w:t>5.</w:t>
      </w:r>
      <w:r>
        <w:rPr>
          <w:rFonts w:eastAsia="宋体"/>
        </w:rPr>
        <w:t>43</w:t>
      </w:r>
      <w:r>
        <w:rPr>
          <w:rFonts w:eastAsia="宋体" w:hint="eastAsia"/>
        </w:rPr>
        <w:t>.</w:t>
      </w:r>
      <w:r>
        <w:rPr>
          <w:rFonts w:eastAsia="宋体"/>
        </w:rPr>
        <w:t>2.2</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r w:rsidRPr="00EF5447">
        <w:rPr>
          <w:lang w:eastAsia="ja-JP"/>
        </w:rPr>
        <w:t>DC_2A-66A_n28A</w:t>
      </w:r>
      <w:r>
        <w:rPr>
          <w:szCs w:val="21"/>
        </w:rPr>
        <w:t xml:space="preserve"> are reused.</w:t>
      </w:r>
    </w:p>
    <w:p w14:paraId="1D3A7A50" w14:textId="443A99C4" w:rsidR="00121721" w:rsidRPr="00A20126" w:rsidRDefault="00121721" w:rsidP="00121721">
      <w:pPr>
        <w:pStyle w:val="TH"/>
        <w:rPr>
          <w:rFonts w:cs="Arial"/>
        </w:rPr>
      </w:pPr>
      <w:r w:rsidRPr="00AC4AB0">
        <w:rPr>
          <w:rFonts w:cs="Arial"/>
        </w:rPr>
        <w:t xml:space="preserve">Table </w:t>
      </w:r>
      <w:r>
        <w:rPr>
          <w:rFonts w:cs="Arial"/>
        </w:rPr>
        <w:t>5.43</w:t>
      </w:r>
      <w:r w:rsidRPr="00A20126">
        <w:rPr>
          <w:rFonts w:cs="Arial"/>
        </w:rPr>
        <w:t>.2.2-1: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121721" w14:paraId="41D37E34" w14:textId="77777777" w:rsidTr="002049ED">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tcPr>
          <w:p w14:paraId="6772FFFD" w14:textId="77777777" w:rsidR="00121721" w:rsidRDefault="00121721" w:rsidP="002049ED">
            <w:pPr>
              <w:pStyle w:val="TAH"/>
            </w:pPr>
            <w:r>
              <w:t>Band / Channel bandwidth / N</w:t>
            </w:r>
            <w:r>
              <w:rPr>
                <w:vertAlign w:val="subscript"/>
              </w:rPr>
              <w:t>RB</w:t>
            </w:r>
            <w:r>
              <w:t xml:space="preserve"> / Duplex mode</w:t>
            </w:r>
          </w:p>
        </w:tc>
      </w:tr>
      <w:tr w:rsidR="00121721" w14:paraId="2F4A095B" w14:textId="77777777" w:rsidTr="002049ED">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699D5CF1" w14:textId="77777777" w:rsidR="00121721" w:rsidRDefault="00121721" w:rsidP="002049ED">
            <w:pPr>
              <w:pStyle w:val="TAH"/>
            </w:pPr>
            <w:r>
              <w:t xml:space="preserve">NR </w:t>
            </w:r>
            <w:r>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5037167" w14:textId="77777777" w:rsidR="00121721" w:rsidRDefault="00121721" w:rsidP="002049ED">
            <w:pPr>
              <w:pStyle w:val="TAH"/>
            </w:pPr>
            <w:r>
              <w:t>NR band</w:t>
            </w:r>
          </w:p>
        </w:tc>
        <w:tc>
          <w:tcPr>
            <w:tcW w:w="960" w:type="dxa"/>
            <w:tcBorders>
              <w:top w:val="single" w:sz="4" w:space="0" w:color="auto"/>
              <w:left w:val="single" w:sz="4" w:space="0" w:color="auto"/>
              <w:bottom w:val="single" w:sz="4" w:space="0" w:color="auto"/>
              <w:right w:val="single" w:sz="4" w:space="0" w:color="auto"/>
            </w:tcBorders>
          </w:tcPr>
          <w:p w14:paraId="00224CD2" w14:textId="77777777" w:rsidR="00121721" w:rsidRDefault="00121721" w:rsidP="002049ED">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3EE9C3F2" w14:textId="77777777" w:rsidR="00121721" w:rsidRDefault="00121721" w:rsidP="002049ED">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290EE279" w14:textId="77777777" w:rsidR="00121721" w:rsidRDefault="00121721" w:rsidP="002049ED">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3B130FBA" w14:textId="77777777" w:rsidR="00121721" w:rsidRDefault="00121721" w:rsidP="002049ED">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654F2F41" w14:textId="77777777" w:rsidR="00121721" w:rsidRDefault="00121721" w:rsidP="002049ED">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29D4C4E7" w14:textId="77777777" w:rsidR="00121721" w:rsidRDefault="00121721" w:rsidP="002049ED">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6292A829" w14:textId="77777777" w:rsidR="00121721" w:rsidRDefault="00121721" w:rsidP="002049ED">
            <w:pPr>
              <w:pStyle w:val="TAH"/>
            </w:pPr>
            <w:r>
              <w:t>Source of IMD</w:t>
            </w:r>
          </w:p>
        </w:tc>
      </w:tr>
      <w:tr w:rsidR="00121721" w14:paraId="4609AD29" w14:textId="77777777" w:rsidTr="002049E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655C771" w14:textId="77777777" w:rsidR="00121721" w:rsidRDefault="00121721" w:rsidP="002049ED">
            <w:pPr>
              <w:pStyle w:val="TAC"/>
              <w:rPr>
                <w:lang w:eastAsia="zh-CN"/>
              </w:rPr>
            </w:pPr>
            <w:r w:rsidRPr="00C8045A">
              <w:rPr>
                <w:rFonts w:eastAsia="宋体"/>
                <w:lang w:eastAsia="zh-CN"/>
              </w:rPr>
              <w:t>CA_n25-</w:t>
            </w:r>
            <w:r>
              <w:rPr>
                <w:rFonts w:eastAsia="宋体"/>
                <w:lang w:eastAsia="zh-CN"/>
              </w:rPr>
              <w:t>n66</w:t>
            </w:r>
            <w:r w:rsidRPr="00C8045A">
              <w:rPr>
                <w:rFonts w:eastAsia="宋体"/>
                <w:lang w:eastAsia="zh-CN"/>
              </w:rPr>
              <w:t>-n85</w:t>
            </w:r>
          </w:p>
        </w:tc>
        <w:tc>
          <w:tcPr>
            <w:tcW w:w="1146" w:type="dxa"/>
            <w:tcBorders>
              <w:top w:val="single" w:sz="4" w:space="0" w:color="auto"/>
              <w:left w:val="single" w:sz="4" w:space="0" w:color="auto"/>
              <w:right w:val="single" w:sz="4" w:space="0" w:color="auto"/>
            </w:tcBorders>
            <w:vAlign w:val="center"/>
          </w:tcPr>
          <w:p w14:paraId="63D11CA8" w14:textId="77777777" w:rsidR="00121721" w:rsidRDefault="00121721" w:rsidP="002049ED">
            <w:pPr>
              <w:pStyle w:val="TAC"/>
              <w:rPr>
                <w:lang w:eastAsia="zh-CN"/>
              </w:rPr>
            </w:pPr>
            <w:r>
              <w:rPr>
                <w:color w:val="000000"/>
              </w:rPr>
              <w:t>n25</w:t>
            </w:r>
          </w:p>
        </w:tc>
        <w:tc>
          <w:tcPr>
            <w:tcW w:w="960" w:type="dxa"/>
            <w:tcBorders>
              <w:top w:val="single" w:sz="4" w:space="0" w:color="auto"/>
              <w:left w:val="single" w:sz="4" w:space="0" w:color="auto"/>
              <w:right w:val="single" w:sz="4" w:space="0" w:color="auto"/>
            </w:tcBorders>
          </w:tcPr>
          <w:p w14:paraId="6845345E" w14:textId="77777777" w:rsidR="00121721" w:rsidRPr="002125B5" w:rsidRDefault="00121721" w:rsidP="002049ED">
            <w:pPr>
              <w:pStyle w:val="TAC"/>
              <w:rPr>
                <w:lang w:eastAsia="zh-CN"/>
              </w:rPr>
            </w:pPr>
            <w:r>
              <w:t>1912.5</w:t>
            </w:r>
          </w:p>
        </w:tc>
        <w:tc>
          <w:tcPr>
            <w:tcW w:w="964" w:type="dxa"/>
            <w:tcBorders>
              <w:top w:val="single" w:sz="4" w:space="0" w:color="auto"/>
              <w:left w:val="single" w:sz="4" w:space="0" w:color="auto"/>
              <w:right w:val="single" w:sz="4" w:space="0" w:color="auto"/>
            </w:tcBorders>
          </w:tcPr>
          <w:p w14:paraId="41F6E419" w14:textId="77777777" w:rsidR="00121721" w:rsidRPr="002125B5" w:rsidRDefault="00121721" w:rsidP="002049ED">
            <w:pPr>
              <w:pStyle w:val="TAC"/>
              <w:rPr>
                <w:lang w:eastAsia="zh-CN"/>
              </w:rPr>
            </w:pPr>
            <w:r w:rsidRPr="00EF5447">
              <w:t>5</w:t>
            </w:r>
          </w:p>
        </w:tc>
        <w:tc>
          <w:tcPr>
            <w:tcW w:w="960" w:type="dxa"/>
            <w:tcBorders>
              <w:top w:val="single" w:sz="4" w:space="0" w:color="auto"/>
              <w:left w:val="single" w:sz="4" w:space="0" w:color="auto"/>
              <w:right w:val="single" w:sz="4" w:space="0" w:color="auto"/>
            </w:tcBorders>
          </w:tcPr>
          <w:p w14:paraId="379966C7" w14:textId="77777777" w:rsidR="00121721" w:rsidRPr="002125B5" w:rsidRDefault="00121721" w:rsidP="002049ED">
            <w:pPr>
              <w:pStyle w:val="TAC"/>
              <w:rPr>
                <w:lang w:eastAsia="zh-CN"/>
              </w:rPr>
            </w:pPr>
            <w:r w:rsidRPr="00EF5447">
              <w:t>25</w:t>
            </w:r>
          </w:p>
        </w:tc>
        <w:tc>
          <w:tcPr>
            <w:tcW w:w="960" w:type="dxa"/>
            <w:tcBorders>
              <w:top w:val="single" w:sz="4" w:space="0" w:color="auto"/>
              <w:left w:val="single" w:sz="4" w:space="0" w:color="auto"/>
              <w:right w:val="single" w:sz="4" w:space="0" w:color="auto"/>
            </w:tcBorders>
          </w:tcPr>
          <w:p w14:paraId="1308B604" w14:textId="77777777" w:rsidR="00121721" w:rsidRPr="002125B5" w:rsidRDefault="00121721" w:rsidP="002049ED">
            <w:pPr>
              <w:pStyle w:val="TAC"/>
              <w:rPr>
                <w:lang w:eastAsia="zh-CN"/>
              </w:rPr>
            </w:pPr>
            <w:r>
              <w:t>1992.5</w:t>
            </w:r>
          </w:p>
        </w:tc>
        <w:tc>
          <w:tcPr>
            <w:tcW w:w="977" w:type="dxa"/>
            <w:tcBorders>
              <w:top w:val="single" w:sz="4" w:space="0" w:color="auto"/>
              <w:left w:val="single" w:sz="4" w:space="0" w:color="auto"/>
              <w:bottom w:val="single" w:sz="4" w:space="0" w:color="auto"/>
              <w:right w:val="single" w:sz="4" w:space="0" w:color="auto"/>
            </w:tcBorders>
          </w:tcPr>
          <w:p w14:paraId="503B6323" w14:textId="77777777" w:rsidR="00121721" w:rsidRPr="002125B5" w:rsidRDefault="00121721" w:rsidP="002049ED">
            <w:pPr>
              <w:pStyle w:val="TAC"/>
              <w:rPr>
                <w:lang w:eastAsia="zh-CN"/>
              </w:rPr>
            </w:pPr>
            <w:r w:rsidRPr="00EF5447">
              <w:rPr>
                <w:lang w:eastAsia="ja-JP"/>
              </w:rPr>
              <w:t>11.0</w:t>
            </w:r>
          </w:p>
        </w:tc>
        <w:tc>
          <w:tcPr>
            <w:tcW w:w="828" w:type="dxa"/>
            <w:tcBorders>
              <w:top w:val="single" w:sz="4" w:space="0" w:color="auto"/>
              <w:left w:val="single" w:sz="4" w:space="0" w:color="auto"/>
              <w:right w:val="single" w:sz="4" w:space="0" w:color="auto"/>
            </w:tcBorders>
            <w:vAlign w:val="center"/>
          </w:tcPr>
          <w:p w14:paraId="11570B96" w14:textId="77777777" w:rsidR="00121721" w:rsidRPr="002125B5" w:rsidRDefault="00121721" w:rsidP="002049ED">
            <w:pPr>
              <w:pStyle w:val="TAC"/>
              <w:rPr>
                <w:lang w:eastAsia="zh-CN"/>
              </w:rPr>
            </w:pPr>
            <w:r w:rsidRPr="002125B5">
              <w:rPr>
                <w:color w:val="000000"/>
                <w:lang w:eastAsia="zh-CN"/>
              </w:rPr>
              <w:t>FDD</w:t>
            </w:r>
          </w:p>
        </w:tc>
        <w:tc>
          <w:tcPr>
            <w:tcW w:w="1057" w:type="dxa"/>
            <w:tcBorders>
              <w:top w:val="single" w:sz="4" w:space="0" w:color="auto"/>
              <w:left w:val="single" w:sz="4" w:space="0" w:color="auto"/>
              <w:right w:val="single" w:sz="4" w:space="0" w:color="auto"/>
            </w:tcBorders>
          </w:tcPr>
          <w:p w14:paraId="5364331C" w14:textId="77777777" w:rsidR="00121721" w:rsidRPr="002125B5" w:rsidRDefault="00121721" w:rsidP="002049ED">
            <w:pPr>
              <w:pStyle w:val="TAC"/>
              <w:rPr>
                <w:lang w:eastAsia="zh-CN"/>
              </w:rPr>
            </w:pPr>
            <w:r w:rsidRPr="002125B5">
              <w:t>IMD</w:t>
            </w:r>
            <w:r>
              <w:t>4</w:t>
            </w:r>
          </w:p>
        </w:tc>
      </w:tr>
      <w:tr w:rsidR="00121721" w14:paraId="6D17C485" w14:textId="77777777" w:rsidTr="002049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44DEA0" w14:textId="77777777" w:rsidR="00121721" w:rsidRDefault="00121721" w:rsidP="002049ED">
            <w:pPr>
              <w:pStyle w:val="TAC"/>
              <w:rPr>
                <w:lang w:eastAsia="zh-CN"/>
              </w:rPr>
            </w:pPr>
          </w:p>
        </w:tc>
        <w:tc>
          <w:tcPr>
            <w:tcW w:w="1146" w:type="dxa"/>
            <w:tcBorders>
              <w:top w:val="single" w:sz="4" w:space="0" w:color="auto"/>
              <w:left w:val="single" w:sz="4" w:space="0" w:color="auto"/>
              <w:right w:val="single" w:sz="4" w:space="0" w:color="auto"/>
            </w:tcBorders>
            <w:vAlign w:val="center"/>
          </w:tcPr>
          <w:p w14:paraId="791D8D11" w14:textId="77777777" w:rsidR="00121721" w:rsidRDefault="00121721" w:rsidP="002049ED">
            <w:pPr>
              <w:pStyle w:val="TAC"/>
              <w:rPr>
                <w:lang w:eastAsia="zh-CN"/>
              </w:rPr>
            </w:pPr>
            <w:r>
              <w:rPr>
                <w:color w:val="000000"/>
                <w:lang w:eastAsia="zh-CN"/>
              </w:rPr>
              <w:t>n66</w:t>
            </w:r>
          </w:p>
        </w:tc>
        <w:tc>
          <w:tcPr>
            <w:tcW w:w="960" w:type="dxa"/>
            <w:tcBorders>
              <w:top w:val="single" w:sz="4" w:space="0" w:color="auto"/>
              <w:left w:val="single" w:sz="4" w:space="0" w:color="auto"/>
              <w:right w:val="single" w:sz="4" w:space="0" w:color="auto"/>
            </w:tcBorders>
          </w:tcPr>
          <w:p w14:paraId="7DB9C992" w14:textId="77777777" w:rsidR="00121721" w:rsidRPr="002125B5" w:rsidRDefault="00121721" w:rsidP="002049ED">
            <w:pPr>
              <w:pStyle w:val="TAC"/>
              <w:rPr>
                <w:lang w:eastAsia="zh-CN"/>
              </w:rPr>
            </w:pPr>
            <w:r w:rsidRPr="00EF5447">
              <w:t>17</w:t>
            </w:r>
            <w:r>
              <w:t>12.5</w:t>
            </w:r>
          </w:p>
        </w:tc>
        <w:tc>
          <w:tcPr>
            <w:tcW w:w="964" w:type="dxa"/>
            <w:tcBorders>
              <w:top w:val="single" w:sz="4" w:space="0" w:color="auto"/>
              <w:left w:val="single" w:sz="4" w:space="0" w:color="auto"/>
              <w:right w:val="single" w:sz="4" w:space="0" w:color="auto"/>
            </w:tcBorders>
          </w:tcPr>
          <w:p w14:paraId="5B76E4BE" w14:textId="77777777" w:rsidR="00121721" w:rsidRPr="002125B5" w:rsidRDefault="00121721" w:rsidP="002049ED">
            <w:pPr>
              <w:pStyle w:val="TAC"/>
              <w:rPr>
                <w:lang w:eastAsia="zh-CN"/>
              </w:rPr>
            </w:pPr>
            <w:r w:rsidRPr="00EF5447">
              <w:t>5</w:t>
            </w:r>
          </w:p>
        </w:tc>
        <w:tc>
          <w:tcPr>
            <w:tcW w:w="960" w:type="dxa"/>
            <w:tcBorders>
              <w:top w:val="single" w:sz="4" w:space="0" w:color="auto"/>
              <w:left w:val="single" w:sz="4" w:space="0" w:color="auto"/>
              <w:right w:val="single" w:sz="4" w:space="0" w:color="auto"/>
            </w:tcBorders>
          </w:tcPr>
          <w:p w14:paraId="7B322CDA" w14:textId="77777777" w:rsidR="00121721" w:rsidRPr="002125B5" w:rsidRDefault="00121721" w:rsidP="002049ED">
            <w:pPr>
              <w:pStyle w:val="TAC"/>
              <w:rPr>
                <w:lang w:eastAsia="zh-CN"/>
              </w:rPr>
            </w:pPr>
            <w:r w:rsidRPr="00EF5447">
              <w:t>25</w:t>
            </w:r>
          </w:p>
        </w:tc>
        <w:tc>
          <w:tcPr>
            <w:tcW w:w="960" w:type="dxa"/>
            <w:tcBorders>
              <w:top w:val="single" w:sz="4" w:space="0" w:color="auto"/>
              <w:left w:val="single" w:sz="4" w:space="0" w:color="auto"/>
              <w:right w:val="single" w:sz="4" w:space="0" w:color="auto"/>
            </w:tcBorders>
          </w:tcPr>
          <w:p w14:paraId="4EEFB39C" w14:textId="77777777" w:rsidR="00121721" w:rsidRPr="002125B5" w:rsidRDefault="00121721" w:rsidP="002049ED">
            <w:pPr>
              <w:pStyle w:val="TAC"/>
              <w:rPr>
                <w:lang w:eastAsia="zh-CN"/>
              </w:rPr>
            </w:pPr>
            <w:r w:rsidRPr="00EF5447">
              <w:t>21</w:t>
            </w:r>
            <w:r>
              <w:t>12.5</w:t>
            </w:r>
          </w:p>
        </w:tc>
        <w:tc>
          <w:tcPr>
            <w:tcW w:w="977" w:type="dxa"/>
            <w:tcBorders>
              <w:top w:val="single" w:sz="4" w:space="0" w:color="auto"/>
              <w:left w:val="single" w:sz="4" w:space="0" w:color="auto"/>
              <w:bottom w:val="single" w:sz="4" w:space="0" w:color="auto"/>
              <w:right w:val="single" w:sz="4" w:space="0" w:color="auto"/>
            </w:tcBorders>
          </w:tcPr>
          <w:p w14:paraId="5CCA50CB" w14:textId="77777777" w:rsidR="00121721" w:rsidRPr="002125B5" w:rsidRDefault="00121721" w:rsidP="002049ED">
            <w:pPr>
              <w:pStyle w:val="TAC"/>
              <w:rPr>
                <w:lang w:eastAsia="zh-CN"/>
              </w:rPr>
            </w:pPr>
            <w:r w:rsidRPr="00EF5447">
              <w:rPr>
                <w:lang w:eastAsia="ja-JP"/>
              </w:rPr>
              <w:t>N/A</w:t>
            </w:r>
          </w:p>
        </w:tc>
        <w:tc>
          <w:tcPr>
            <w:tcW w:w="828" w:type="dxa"/>
            <w:tcBorders>
              <w:top w:val="single" w:sz="4" w:space="0" w:color="auto"/>
              <w:left w:val="single" w:sz="4" w:space="0" w:color="auto"/>
              <w:right w:val="single" w:sz="4" w:space="0" w:color="auto"/>
            </w:tcBorders>
            <w:vAlign w:val="center"/>
          </w:tcPr>
          <w:p w14:paraId="588A75E1" w14:textId="77777777" w:rsidR="00121721" w:rsidRPr="002125B5" w:rsidRDefault="00121721" w:rsidP="002049ED">
            <w:pPr>
              <w:pStyle w:val="TAC"/>
              <w:rPr>
                <w:lang w:eastAsia="zh-CN"/>
              </w:rPr>
            </w:pPr>
            <w:r>
              <w:rPr>
                <w:color w:val="000000"/>
                <w:lang w:eastAsia="zh-CN"/>
              </w:rPr>
              <w:t>F</w:t>
            </w:r>
            <w:r w:rsidRPr="002125B5">
              <w:rPr>
                <w:color w:val="000000"/>
                <w:lang w:eastAsia="zh-CN"/>
              </w:rPr>
              <w:t>DD</w:t>
            </w:r>
          </w:p>
        </w:tc>
        <w:tc>
          <w:tcPr>
            <w:tcW w:w="1057" w:type="dxa"/>
            <w:tcBorders>
              <w:top w:val="single" w:sz="4" w:space="0" w:color="auto"/>
              <w:left w:val="single" w:sz="4" w:space="0" w:color="auto"/>
              <w:right w:val="single" w:sz="4" w:space="0" w:color="auto"/>
            </w:tcBorders>
          </w:tcPr>
          <w:p w14:paraId="52D9156C" w14:textId="77777777" w:rsidR="00121721" w:rsidRPr="002125B5" w:rsidRDefault="00121721" w:rsidP="002049ED">
            <w:pPr>
              <w:pStyle w:val="TAC"/>
              <w:rPr>
                <w:lang w:eastAsia="zh-CN"/>
              </w:rPr>
            </w:pPr>
            <w:r w:rsidRPr="002125B5">
              <w:t>N/A</w:t>
            </w:r>
          </w:p>
        </w:tc>
      </w:tr>
      <w:tr w:rsidR="00121721" w14:paraId="3055BF9D" w14:textId="77777777" w:rsidTr="002049E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3DB1EEC" w14:textId="77777777" w:rsidR="00121721" w:rsidRDefault="00121721" w:rsidP="002049E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3E2045" w14:textId="77777777" w:rsidR="00121721" w:rsidRDefault="00121721" w:rsidP="002049ED">
            <w:pPr>
              <w:pStyle w:val="TAC"/>
              <w:rPr>
                <w:lang w:eastAsia="zh-CN"/>
              </w:rPr>
            </w:pPr>
            <w:r>
              <w:rPr>
                <w:color w:val="000000"/>
              </w:rPr>
              <w:t>n85</w:t>
            </w:r>
          </w:p>
        </w:tc>
        <w:tc>
          <w:tcPr>
            <w:tcW w:w="960" w:type="dxa"/>
            <w:tcBorders>
              <w:top w:val="single" w:sz="4" w:space="0" w:color="auto"/>
              <w:left w:val="single" w:sz="4" w:space="0" w:color="auto"/>
              <w:right w:val="single" w:sz="4" w:space="0" w:color="auto"/>
            </w:tcBorders>
          </w:tcPr>
          <w:p w14:paraId="1268DD6C" w14:textId="77777777" w:rsidR="00121721" w:rsidRPr="002125B5" w:rsidRDefault="00121721" w:rsidP="002049ED">
            <w:pPr>
              <w:pStyle w:val="TAC"/>
              <w:rPr>
                <w:lang w:eastAsia="zh-CN"/>
              </w:rPr>
            </w:pPr>
            <w:r>
              <w:t>713.5</w:t>
            </w:r>
          </w:p>
        </w:tc>
        <w:tc>
          <w:tcPr>
            <w:tcW w:w="964" w:type="dxa"/>
            <w:tcBorders>
              <w:top w:val="single" w:sz="4" w:space="0" w:color="auto"/>
              <w:left w:val="single" w:sz="4" w:space="0" w:color="auto"/>
              <w:right w:val="single" w:sz="4" w:space="0" w:color="auto"/>
            </w:tcBorders>
          </w:tcPr>
          <w:p w14:paraId="5C03305B" w14:textId="77777777" w:rsidR="00121721" w:rsidRPr="002125B5" w:rsidRDefault="00121721" w:rsidP="002049ED">
            <w:pPr>
              <w:pStyle w:val="TAC"/>
              <w:rPr>
                <w:lang w:eastAsia="zh-CN"/>
              </w:rPr>
            </w:pPr>
            <w:r w:rsidRPr="00EF5447">
              <w:t>5</w:t>
            </w:r>
          </w:p>
        </w:tc>
        <w:tc>
          <w:tcPr>
            <w:tcW w:w="960" w:type="dxa"/>
            <w:tcBorders>
              <w:top w:val="single" w:sz="4" w:space="0" w:color="auto"/>
              <w:left w:val="single" w:sz="4" w:space="0" w:color="auto"/>
              <w:right w:val="single" w:sz="4" w:space="0" w:color="auto"/>
            </w:tcBorders>
          </w:tcPr>
          <w:p w14:paraId="0162EEC6" w14:textId="77777777" w:rsidR="00121721" w:rsidRPr="002125B5" w:rsidRDefault="00121721" w:rsidP="002049ED">
            <w:pPr>
              <w:pStyle w:val="TAC"/>
              <w:rPr>
                <w:lang w:eastAsia="zh-CN"/>
              </w:rPr>
            </w:pPr>
            <w:r w:rsidRPr="00EF5447">
              <w:t>25</w:t>
            </w:r>
          </w:p>
        </w:tc>
        <w:tc>
          <w:tcPr>
            <w:tcW w:w="960" w:type="dxa"/>
            <w:tcBorders>
              <w:top w:val="single" w:sz="4" w:space="0" w:color="auto"/>
              <w:left w:val="single" w:sz="4" w:space="0" w:color="auto"/>
              <w:right w:val="single" w:sz="4" w:space="0" w:color="auto"/>
            </w:tcBorders>
          </w:tcPr>
          <w:p w14:paraId="4B6EE1FE" w14:textId="77777777" w:rsidR="00121721" w:rsidRPr="002125B5" w:rsidRDefault="00121721" w:rsidP="002049ED">
            <w:pPr>
              <w:pStyle w:val="TAC"/>
              <w:rPr>
                <w:lang w:eastAsia="zh-CN"/>
              </w:rPr>
            </w:pPr>
            <w:r>
              <w:t>743.5</w:t>
            </w:r>
          </w:p>
        </w:tc>
        <w:tc>
          <w:tcPr>
            <w:tcW w:w="977" w:type="dxa"/>
            <w:tcBorders>
              <w:top w:val="single" w:sz="4" w:space="0" w:color="auto"/>
              <w:left w:val="single" w:sz="4" w:space="0" w:color="auto"/>
              <w:bottom w:val="single" w:sz="4" w:space="0" w:color="auto"/>
              <w:right w:val="single" w:sz="4" w:space="0" w:color="auto"/>
            </w:tcBorders>
          </w:tcPr>
          <w:p w14:paraId="77E0B2B9" w14:textId="77777777" w:rsidR="00121721" w:rsidRPr="002125B5" w:rsidRDefault="00121721" w:rsidP="002049ED">
            <w:pPr>
              <w:pStyle w:val="TAC"/>
              <w:rPr>
                <w:lang w:eastAsia="zh-CN"/>
              </w:rPr>
            </w:pPr>
            <w:r w:rsidRPr="00EF5447">
              <w:rPr>
                <w:lang w:eastAsia="ja-JP"/>
              </w:rPr>
              <w:t>N/A</w:t>
            </w:r>
          </w:p>
        </w:tc>
        <w:tc>
          <w:tcPr>
            <w:tcW w:w="828" w:type="dxa"/>
            <w:tcBorders>
              <w:top w:val="single" w:sz="4" w:space="0" w:color="auto"/>
              <w:left w:val="single" w:sz="4" w:space="0" w:color="auto"/>
              <w:right w:val="single" w:sz="4" w:space="0" w:color="auto"/>
            </w:tcBorders>
            <w:vAlign w:val="center"/>
          </w:tcPr>
          <w:p w14:paraId="02356CA1" w14:textId="77777777" w:rsidR="00121721" w:rsidRPr="002125B5" w:rsidRDefault="00121721" w:rsidP="002049ED">
            <w:pPr>
              <w:pStyle w:val="TAC"/>
              <w:rPr>
                <w:lang w:eastAsia="zh-CN"/>
              </w:rPr>
            </w:pPr>
            <w:r w:rsidRPr="002125B5">
              <w:rPr>
                <w:color w:val="000000"/>
                <w:lang w:eastAsia="zh-CN"/>
              </w:rPr>
              <w:t>FDD</w:t>
            </w:r>
          </w:p>
        </w:tc>
        <w:tc>
          <w:tcPr>
            <w:tcW w:w="1057" w:type="dxa"/>
            <w:tcBorders>
              <w:top w:val="single" w:sz="4" w:space="0" w:color="auto"/>
              <w:left w:val="single" w:sz="4" w:space="0" w:color="auto"/>
              <w:right w:val="single" w:sz="4" w:space="0" w:color="auto"/>
            </w:tcBorders>
          </w:tcPr>
          <w:p w14:paraId="5695150F" w14:textId="77777777" w:rsidR="00121721" w:rsidRPr="002125B5" w:rsidRDefault="00121721" w:rsidP="002049ED">
            <w:pPr>
              <w:pStyle w:val="TAC"/>
              <w:rPr>
                <w:lang w:eastAsia="zh-CN"/>
              </w:rPr>
            </w:pPr>
            <w:r w:rsidRPr="002125B5">
              <w:rPr>
                <w:rFonts w:cs="Arial"/>
                <w:szCs w:val="18"/>
              </w:rPr>
              <w:t>N/A</w:t>
            </w:r>
          </w:p>
        </w:tc>
      </w:tr>
    </w:tbl>
    <w:p w14:paraId="64A4A860" w14:textId="77777777" w:rsidR="00121721" w:rsidRDefault="00121721" w:rsidP="00121721">
      <w:pPr>
        <w:rPr>
          <w:rFonts w:ascii="Arial" w:hAnsi="Arial" w:cs="Arial"/>
          <w:color w:val="0000FF"/>
          <w:sz w:val="32"/>
          <w:szCs w:val="32"/>
          <w:lang w:eastAsia="ja-JP"/>
        </w:rPr>
      </w:pPr>
    </w:p>
    <w:p w14:paraId="1B00A7D3" w14:textId="743FA2EE" w:rsidR="002049ED" w:rsidRDefault="002049ED" w:rsidP="002049ED">
      <w:pPr>
        <w:pStyle w:val="21"/>
      </w:pPr>
      <w:bookmarkStart w:id="471" w:name="_Toc136288420"/>
      <w:r>
        <w:rPr>
          <w:rFonts w:hint="eastAsia"/>
        </w:rPr>
        <w:t>5.</w:t>
      </w:r>
      <w:r>
        <w:t>44</w:t>
      </w:r>
      <w:r w:rsidRPr="000469EC">
        <w:tab/>
      </w:r>
      <w:r>
        <w:rPr>
          <w:rFonts w:hint="eastAsia"/>
        </w:rPr>
        <w:t>CA_n</w:t>
      </w:r>
      <w:r>
        <w:t>3</w:t>
      </w:r>
      <w:r>
        <w:rPr>
          <w:rFonts w:hint="eastAsia"/>
        </w:rPr>
        <w:t>-n</w:t>
      </w:r>
      <w:r>
        <w:t>7</w:t>
      </w:r>
      <w:r>
        <w:rPr>
          <w:rFonts w:hint="eastAsia"/>
        </w:rPr>
        <w:t>-n</w:t>
      </w:r>
      <w:r>
        <w:t>67</w:t>
      </w:r>
      <w:bookmarkEnd w:id="471"/>
    </w:p>
    <w:p w14:paraId="6687C248" w14:textId="5C55476D" w:rsidR="002049ED" w:rsidRPr="00A20126" w:rsidRDefault="002049ED" w:rsidP="002049ED">
      <w:pPr>
        <w:pStyle w:val="31"/>
      </w:pPr>
      <w:bookmarkStart w:id="472" w:name="_Toc136288421"/>
      <w:r>
        <w:t>5.44.1</w:t>
      </w:r>
      <w:r>
        <w:tab/>
        <w:t>Common for 1 band UL and 2 bands UL CA</w:t>
      </w:r>
      <w:bookmarkEnd w:id="472"/>
    </w:p>
    <w:p w14:paraId="013521D2" w14:textId="266C68B6" w:rsidR="002049ED" w:rsidRDefault="002049ED" w:rsidP="002049ED">
      <w:pPr>
        <w:pStyle w:val="41"/>
      </w:pPr>
      <w:bookmarkStart w:id="473" w:name="_Toc136288422"/>
      <w:r>
        <w:rPr>
          <w:rFonts w:hint="eastAsia"/>
        </w:rPr>
        <w:t>5.</w:t>
      </w:r>
      <w:r>
        <w:t>44</w:t>
      </w:r>
      <w:r>
        <w:rPr>
          <w:rFonts w:hint="eastAsia"/>
        </w:rPr>
        <w:t>.1</w:t>
      </w:r>
      <w:r>
        <w:t>.1</w:t>
      </w:r>
      <w:r>
        <w:tab/>
        <w:t xml:space="preserve">Operating bands for </w:t>
      </w:r>
      <w:r>
        <w:rPr>
          <w:rFonts w:hint="eastAsia"/>
        </w:rPr>
        <w:t>CA</w:t>
      </w:r>
      <w:bookmarkEnd w:id="473"/>
    </w:p>
    <w:p w14:paraId="6E5F2AB6" w14:textId="58340135" w:rsidR="002049ED" w:rsidRPr="00AC4AB0" w:rsidRDefault="002049ED" w:rsidP="002049ED">
      <w:pPr>
        <w:pStyle w:val="TH"/>
        <w:rPr>
          <w:rFonts w:cs="Arial"/>
        </w:rPr>
      </w:pPr>
      <w:r>
        <w:rPr>
          <w:rFonts w:cs="Arial"/>
        </w:rPr>
        <w:t>Table 5.44.1.1-1</w:t>
      </w:r>
      <w:r w:rsidRPr="00AC4AB0">
        <w:rPr>
          <w:rFonts w:cs="Arial"/>
        </w:rP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306"/>
        <w:gridCol w:w="1134"/>
        <w:gridCol w:w="426"/>
        <w:gridCol w:w="1134"/>
        <w:gridCol w:w="1752"/>
      </w:tblGrid>
      <w:tr w:rsidR="002049ED" w14:paraId="1EF1361A" w14:textId="77777777" w:rsidTr="002049ED">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53F67583" w14:textId="77777777" w:rsidR="002049ED" w:rsidRDefault="002049ED" w:rsidP="002049ED">
            <w:pPr>
              <w:pStyle w:val="TAH"/>
            </w:pPr>
            <w:r>
              <w:rPr>
                <w:rFonts w:eastAsia="Malgun Gothic"/>
              </w:rPr>
              <w:t>NR Band</w:t>
            </w:r>
          </w:p>
        </w:tc>
        <w:tc>
          <w:tcPr>
            <w:tcW w:w="2689" w:type="dxa"/>
            <w:gridSpan w:val="3"/>
            <w:tcBorders>
              <w:top w:val="single" w:sz="4" w:space="0" w:color="auto"/>
              <w:left w:val="single" w:sz="4" w:space="0" w:color="auto"/>
              <w:bottom w:val="single" w:sz="4" w:space="0" w:color="auto"/>
              <w:right w:val="single" w:sz="4" w:space="0" w:color="auto"/>
            </w:tcBorders>
          </w:tcPr>
          <w:p w14:paraId="31070F76" w14:textId="77777777" w:rsidR="002049ED" w:rsidRDefault="002049ED" w:rsidP="002049ED">
            <w:pPr>
              <w:pStyle w:val="TAH"/>
            </w:pPr>
            <w:r>
              <w:rPr>
                <w:rFonts w:eastAsia="Malgun Gothic"/>
              </w:rPr>
              <w:t>Uplink (UL) band</w:t>
            </w:r>
          </w:p>
        </w:tc>
        <w:tc>
          <w:tcPr>
            <w:tcW w:w="2694" w:type="dxa"/>
            <w:gridSpan w:val="3"/>
            <w:tcBorders>
              <w:top w:val="single" w:sz="4" w:space="0" w:color="auto"/>
              <w:left w:val="single" w:sz="4" w:space="0" w:color="auto"/>
              <w:bottom w:val="single" w:sz="4" w:space="0" w:color="auto"/>
              <w:right w:val="single" w:sz="4" w:space="0" w:color="auto"/>
            </w:tcBorders>
          </w:tcPr>
          <w:p w14:paraId="76E8F8C8" w14:textId="77777777" w:rsidR="002049ED" w:rsidRDefault="002049ED" w:rsidP="002049ED">
            <w:pPr>
              <w:pStyle w:val="TAH"/>
            </w:pPr>
            <w:r>
              <w:rPr>
                <w:rFonts w:eastAsia="Malgun Gothic"/>
              </w:rPr>
              <w:t>Downlink (DL) band</w:t>
            </w:r>
          </w:p>
        </w:tc>
        <w:tc>
          <w:tcPr>
            <w:tcW w:w="1752" w:type="dxa"/>
            <w:vMerge w:val="restart"/>
            <w:tcBorders>
              <w:top w:val="single" w:sz="4" w:space="0" w:color="auto"/>
              <w:left w:val="single" w:sz="4" w:space="0" w:color="auto"/>
              <w:bottom w:val="single" w:sz="4" w:space="0" w:color="auto"/>
              <w:right w:val="single" w:sz="4" w:space="0" w:color="auto"/>
            </w:tcBorders>
            <w:vAlign w:val="center"/>
          </w:tcPr>
          <w:p w14:paraId="629D0578" w14:textId="77777777" w:rsidR="002049ED" w:rsidRDefault="002049ED" w:rsidP="002049ED">
            <w:pPr>
              <w:pStyle w:val="TAH"/>
              <w:rPr>
                <w:rFonts w:eastAsia="Malgun Gothic"/>
              </w:rPr>
            </w:pPr>
            <w:r>
              <w:rPr>
                <w:rFonts w:eastAsia="Malgun Gothic"/>
              </w:rPr>
              <w:t>Duplex</w:t>
            </w:r>
          </w:p>
          <w:p w14:paraId="3CE7AD54" w14:textId="77777777" w:rsidR="002049ED" w:rsidRDefault="002049ED" w:rsidP="002049ED">
            <w:pPr>
              <w:pStyle w:val="TAH"/>
            </w:pPr>
            <w:r>
              <w:t>mode</w:t>
            </w:r>
          </w:p>
        </w:tc>
      </w:tr>
      <w:tr w:rsidR="002049ED" w14:paraId="7CCC874B" w14:textId="77777777" w:rsidTr="002049ED">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26B53AF8" w14:textId="77777777" w:rsidR="002049ED" w:rsidRDefault="002049ED" w:rsidP="002049ED">
            <w:pPr>
              <w:pStyle w:val="TAH"/>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11A4066D" w14:textId="77777777" w:rsidR="002049ED" w:rsidRDefault="002049ED" w:rsidP="002049ED">
            <w:pPr>
              <w:pStyle w:val="TAH"/>
            </w:pPr>
            <w:r>
              <w:rPr>
                <w:rFonts w:eastAsia="Malgun Gothic"/>
              </w:rPr>
              <w:t>BS receive / UE transmit</w:t>
            </w:r>
          </w:p>
        </w:tc>
        <w:tc>
          <w:tcPr>
            <w:tcW w:w="2694" w:type="dxa"/>
            <w:gridSpan w:val="3"/>
            <w:tcBorders>
              <w:top w:val="single" w:sz="4" w:space="0" w:color="auto"/>
              <w:left w:val="single" w:sz="4" w:space="0" w:color="auto"/>
              <w:bottom w:val="single" w:sz="4" w:space="0" w:color="auto"/>
              <w:right w:val="single" w:sz="4" w:space="0" w:color="auto"/>
            </w:tcBorders>
          </w:tcPr>
          <w:p w14:paraId="5C973E44" w14:textId="77777777" w:rsidR="002049ED" w:rsidRDefault="002049ED" w:rsidP="002049ED">
            <w:pPr>
              <w:pStyle w:val="TAH"/>
            </w:pPr>
            <w:r>
              <w:rPr>
                <w:rFonts w:eastAsia="Malgun Gothic"/>
              </w:rPr>
              <w:t>BS transmit / UE receive</w:t>
            </w:r>
          </w:p>
        </w:tc>
        <w:tc>
          <w:tcPr>
            <w:tcW w:w="1752" w:type="dxa"/>
            <w:vMerge/>
            <w:tcBorders>
              <w:top w:val="single" w:sz="4" w:space="0" w:color="auto"/>
              <w:left w:val="single" w:sz="4" w:space="0" w:color="auto"/>
              <w:bottom w:val="single" w:sz="4" w:space="0" w:color="auto"/>
              <w:right w:val="single" w:sz="4" w:space="0" w:color="auto"/>
            </w:tcBorders>
            <w:vAlign w:val="center"/>
          </w:tcPr>
          <w:p w14:paraId="313C9929" w14:textId="77777777" w:rsidR="002049ED" w:rsidRDefault="002049ED" w:rsidP="002049ED">
            <w:pPr>
              <w:pStyle w:val="TAH"/>
              <w:rPr>
                <w:rFonts w:eastAsia="Malgun Gothic"/>
              </w:rPr>
            </w:pPr>
          </w:p>
        </w:tc>
      </w:tr>
      <w:tr w:rsidR="002049ED" w14:paraId="56B76795" w14:textId="77777777" w:rsidTr="002049ED">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4D6F3A70" w14:textId="77777777" w:rsidR="002049ED" w:rsidRDefault="002049ED" w:rsidP="002049ED">
            <w:pPr>
              <w:pStyle w:val="TAH"/>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3F21ADA2" w14:textId="77777777" w:rsidR="002049ED" w:rsidRDefault="002049ED" w:rsidP="002049ED">
            <w:pPr>
              <w:pStyle w:val="TAH"/>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2694" w:type="dxa"/>
            <w:gridSpan w:val="3"/>
            <w:tcBorders>
              <w:top w:val="single" w:sz="4" w:space="0" w:color="auto"/>
              <w:left w:val="single" w:sz="4" w:space="0" w:color="auto"/>
              <w:bottom w:val="single" w:sz="4" w:space="0" w:color="auto"/>
              <w:right w:val="single" w:sz="4" w:space="0" w:color="auto"/>
            </w:tcBorders>
            <w:vAlign w:val="center"/>
          </w:tcPr>
          <w:p w14:paraId="0A0EFC9E" w14:textId="77777777" w:rsidR="002049ED" w:rsidRDefault="002049ED" w:rsidP="002049ED">
            <w:pPr>
              <w:pStyle w:val="TAH"/>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752" w:type="dxa"/>
            <w:vMerge/>
            <w:tcBorders>
              <w:top w:val="single" w:sz="4" w:space="0" w:color="auto"/>
              <w:left w:val="single" w:sz="4" w:space="0" w:color="auto"/>
              <w:bottom w:val="single" w:sz="4" w:space="0" w:color="auto"/>
              <w:right w:val="single" w:sz="4" w:space="0" w:color="auto"/>
            </w:tcBorders>
            <w:vAlign w:val="center"/>
          </w:tcPr>
          <w:p w14:paraId="7BFDE7ED" w14:textId="77777777" w:rsidR="002049ED" w:rsidRDefault="002049ED" w:rsidP="002049ED">
            <w:pPr>
              <w:pStyle w:val="TAH"/>
              <w:rPr>
                <w:rFonts w:eastAsia="Malgun Gothic"/>
              </w:rPr>
            </w:pPr>
          </w:p>
        </w:tc>
      </w:tr>
      <w:tr w:rsidR="002049ED" w14:paraId="45F1F416" w14:textId="77777777" w:rsidTr="002049ED">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550D9BF7" w14:textId="77777777" w:rsidR="002049ED" w:rsidRDefault="002049ED" w:rsidP="002049ED">
            <w:pPr>
              <w:keepNext/>
              <w:keepLines/>
              <w:jc w:val="center"/>
              <w:rPr>
                <w:rFonts w:ascii="Arial" w:hAnsi="Arial" w:cs="Arial"/>
                <w:sz w:val="18"/>
              </w:rPr>
            </w:pPr>
            <w:r>
              <w:rPr>
                <w:rFonts w:ascii="Arial" w:eastAsia="宋体" w:hAnsi="Arial" w:cs="Arial" w:hint="eastAsia"/>
                <w:sz w:val="18"/>
              </w:rPr>
              <w:t>n41</w:t>
            </w:r>
          </w:p>
        </w:tc>
        <w:tc>
          <w:tcPr>
            <w:tcW w:w="1088" w:type="dxa"/>
            <w:tcBorders>
              <w:top w:val="single" w:sz="4" w:space="0" w:color="auto"/>
              <w:left w:val="single" w:sz="4" w:space="0" w:color="auto"/>
              <w:bottom w:val="single" w:sz="4" w:space="0" w:color="auto"/>
              <w:right w:val="nil"/>
            </w:tcBorders>
          </w:tcPr>
          <w:p w14:paraId="06252E99" w14:textId="77777777" w:rsidR="002049ED" w:rsidRDefault="002049ED" w:rsidP="002049ED">
            <w:pPr>
              <w:keepNext/>
              <w:keepLines/>
              <w:jc w:val="right"/>
              <w:rPr>
                <w:rFonts w:ascii="Arial" w:eastAsia="宋体" w:hAnsi="Arial" w:cs="Arial"/>
                <w:color w:val="000000"/>
                <w:sz w:val="18"/>
              </w:rPr>
            </w:pPr>
            <w:r>
              <w:rPr>
                <w:rFonts w:ascii="Arial" w:hAnsi="Arial" w:cs="Arial"/>
                <w:sz w:val="18"/>
              </w:rPr>
              <w:t>2496 MHz</w:t>
            </w:r>
          </w:p>
        </w:tc>
        <w:tc>
          <w:tcPr>
            <w:tcW w:w="295" w:type="dxa"/>
            <w:tcBorders>
              <w:top w:val="single" w:sz="4" w:space="0" w:color="auto"/>
              <w:left w:val="nil"/>
              <w:bottom w:val="single" w:sz="4" w:space="0" w:color="auto"/>
              <w:right w:val="nil"/>
            </w:tcBorders>
          </w:tcPr>
          <w:p w14:paraId="5B794B38" w14:textId="77777777" w:rsidR="002049ED" w:rsidRDefault="002049ED" w:rsidP="002049ED">
            <w:pPr>
              <w:keepNext/>
              <w:keepLines/>
              <w:jc w:val="center"/>
              <w:rPr>
                <w:rFonts w:ascii="Arial" w:hAnsi="Arial" w:cs="Arial"/>
                <w:color w:val="000000"/>
                <w:sz w:val="18"/>
              </w:rPr>
            </w:pPr>
            <w:r>
              <w:rPr>
                <w:rFonts w:ascii="Arial" w:hAnsi="Arial"/>
                <w:sz w:val="18"/>
              </w:rPr>
              <w:t>–</w:t>
            </w:r>
          </w:p>
        </w:tc>
        <w:tc>
          <w:tcPr>
            <w:tcW w:w="1306" w:type="dxa"/>
            <w:tcBorders>
              <w:top w:val="single" w:sz="4" w:space="0" w:color="auto"/>
              <w:left w:val="nil"/>
              <w:bottom w:val="single" w:sz="4" w:space="0" w:color="auto"/>
              <w:right w:val="single" w:sz="4" w:space="0" w:color="auto"/>
            </w:tcBorders>
          </w:tcPr>
          <w:p w14:paraId="5747808E" w14:textId="77777777" w:rsidR="002049ED" w:rsidRDefault="002049ED" w:rsidP="002049ED">
            <w:pPr>
              <w:keepNext/>
              <w:keepLines/>
              <w:rPr>
                <w:rFonts w:ascii="Arial" w:eastAsia="宋体" w:hAnsi="Arial" w:cs="Arial"/>
                <w:color w:val="000000"/>
                <w:sz w:val="18"/>
              </w:rPr>
            </w:pPr>
            <w:r>
              <w:rPr>
                <w:rFonts w:ascii="Arial" w:hAnsi="Arial" w:cs="Arial"/>
                <w:sz w:val="18"/>
              </w:rPr>
              <w:t>2690</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tcPr>
          <w:p w14:paraId="6D1B9FED" w14:textId="77777777" w:rsidR="002049ED" w:rsidRDefault="002049ED" w:rsidP="002049ED">
            <w:pPr>
              <w:keepNext/>
              <w:keepLines/>
              <w:jc w:val="right"/>
              <w:rPr>
                <w:rFonts w:ascii="Arial" w:eastAsia="宋体" w:hAnsi="Arial" w:cs="Arial"/>
                <w:color w:val="000000"/>
                <w:sz w:val="18"/>
              </w:rPr>
            </w:pPr>
            <w:r>
              <w:rPr>
                <w:rFonts w:ascii="Arial" w:hAnsi="Arial" w:cs="Arial"/>
                <w:sz w:val="18"/>
              </w:rPr>
              <w:t>2496 MHz</w:t>
            </w:r>
          </w:p>
        </w:tc>
        <w:tc>
          <w:tcPr>
            <w:tcW w:w="426" w:type="dxa"/>
            <w:tcBorders>
              <w:top w:val="single" w:sz="4" w:space="0" w:color="auto"/>
              <w:left w:val="nil"/>
              <w:bottom w:val="single" w:sz="4" w:space="0" w:color="auto"/>
              <w:right w:val="nil"/>
            </w:tcBorders>
          </w:tcPr>
          <w:p w14:paraId="57D326DB" w14:textId="77777777" w:rsidR="002049ED" w:rsidRDefault="002049ED" w:rsidP="002049ED">
            <w:pPr>
              <w:keepNext/>
              <w:keepLines/>
              <w:jc w:val="center"/>
              <w:rPr>
                <w:rFonts w:ascii="Arial" w:hAnsi="Arial" w:cs="Arial"/>
                <w:color w:val="000000"/>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tcPr>
          <w:p w14:paraId="5A867ECB" w14:textId="77777777" w:rsidR="002049ED" w:rsidRDefault="002049ED" w:rsidP="002049ED">
            <w:pPr>
              <w:keepNext/>
              <w:keepLines/>
              <w:rPr>
                <w:rFonts w:ascii="Arial" w:eastAsia="宋体" w:hAnsi="Arial" w:cs="Arial"/>
                <w:color w:val="000000"/>
                <w:sz w:val="18"/>
              </w:rPr>
            </w:pPr>
            <w:r>
              <w:rPr>
                <w:rFonts w:ascii="Arial" w:hAnsi="Arial" w:cs="Arial"/>
                <w:sz w:val="18"/>
              </w:rPr>
              <w:t>2690</w:t>
            </w:r>
            <w:r>
              <w:rPr>
                <w:rFonts w:ascii="Arial" w:hAnsi="Arial" w:cs="Arial" w:hint="eastAsia"/>
                <w:sz w:val="18"/>
              </w:rPr>
              <w:t>MHz</w:t>
            </w:r>
          </w:p>
        </w:tc>
        <w:tc>
          <w:tcPr>
            <w:tcW w:w="1752" w:type="dxa"/>
            <w:tcBorders>
              <w:top w:val="single" w:sz="4" w:space="0" w:color="auto"/>
              <w:left w:val="single" w:sz="4" w:space="0" w:color="auto"/>
              <w:bottom w:val="single" w:sz="4" w:space="0" w:color="auto"/>
              <w:right w:val="single" w:sz="4" w:space="0" w:color="auto"/>
            </w:tcBorders>
            <w:vAlign w:val="center"/>
          </w:tcPr>
          <w:p w14:paraId="74BB066A" w14:textId="77777777" w:rsidR="002049ED" w:rsidRDefault="002049ED" w:rsidP="002049ED">
            <w:pPr>
              <w:keepNext/>
              <w:keepLines/>
              <w:jc w:val="center"/>
              <w:rPr>
                <w:rFonts w:ascii="Arial" w:hAnsi="Arial" w:cs="Arial"/>
                <w:sz w:val="18"/>
              </w:rPr>
            </w:pPr>
            <w:r>
              <w:rPr>
                <w:rFonts w:ascii="Arial" w:hAnsi="Arial" w:cs="Arial"/>
                <w:sz w:val="18"/>
              </w:rPr>
              <w:t>TDD</w:t>
            </w:r>
          </w:p>
        </w:tc>
      </w:tr>
      <w:tr w:rsidR="002049ED" w14:paraId="229FE267" w14:textId="77777777" w:rsidTr="002049ED">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6E2DD944" w14:textId="77777777" w:rsidR="002049ED" w:rsidRDefault="002049ED" w:rsidP="002049ED">
            <w:pPr>
              <w:keepNext/>
              <w:keepLines/>
              <w:jc w:val="center"/>
              <w:rPr>
                <w:rFonts w:ascii="Arial" w:hAnsi="Arial" w:cs="Arial"/>
                <w:sz w:val="18"/>
              </w:rPr>
            </w:pPr>
            <w:r>
              <w:rPr>
                <w:rFonts w:ascii="Arial" w:eastAsia="宋体" w:hAnsi="Arial" w:cs="Arial" w:hint="eastAsia"/>
                <w:sz w:val="18"/>
              </w:rPr>
              <w:t>n77</w:t>
            </w:r>
          </w:p>
        </w:tc>
        <w:tc>
          <w:tcPr>
            <w:tcW w:w="1088" w:type="dxa"/>
            <w:tcBorders>
              <w:top w:val="single" w:sz="4" w:space="0" w:color="auto"/>
              <w:left w:val="single" w:sz="4" w:space="0" w:color="auto"/>
              <w:bottom w:val="single" w:sz="4" w:space="0" w:color="auto"/>
              <w:right w:val="nil"/>
            </w:tcBorders>
            <w:vAlign w:val="center"/>
          </w:tcPr>
          <w:p w14:paraId="6FF4E768" w14:textId="77777777" w:rsidR="002049ED" w:rsidRDefault="002049ED" w:rsidP="002049ED">
            <w:pPr>
              <w:keepNext/>
              <w:keepLines/>
              <w:jc w:val="right"/>
              <w:rPr>
                <w:rFonts w:ascii="Arial" w:hAnsi="Arial" w:cs="Arial"/>
                <w:sz w:val="18"/>
              </w:rPr>
            </w:pPr>
            <w:r>
              <w:rPr>
                <w:rFonts w:ascii="Arial" w:hAnsi="Arial" w:cs="Arial"/>
                <w:sz w:val="18"/>
              </w:rPr>
              <w:t>3300 MHz</w:t>
            </w:r>
          </w:p>
        </w:tc>
        <w:tc>
          <w:tcPr>
            <w:tcW w:w="295" w:type="dxa"/>
            <w:tcBorders>
              <w:top w:val="single" w:sz="4" w:space="0" w:color="auto"/>
              <w:left w:val="nil"/>
              <w:bottom w:val="single" w:sz="4" w:space="0" w:color="auto"/>
              <w:right w:val="nil"/>
            </w:tcBorders>
            <w:vAlign w:val="center"/>
          </w:tcPr>
          <w:p w14:paraId="215E7B97" w14:textId="77777777" w:rsidR="002049ED" w:rsidRDefault="002049ED" w:rsidP="002049ED">
            <w:pPr>
              <w:keepNext/>
              <w:keepLines/>
              <w:jc w:val="center"/>
              <w:rPr>
                <w:rFonts w:ascii="Arial" w:hAnsi="Arial" w:cs="Arial"/>
                <w:sz w:val="18"/>
              </w:rPr>
            </w:pPr>
            <w:r>
              <w:rPr>
                <w:rFonts w:ascii="Arial" w:hAnsi="Arial"/>
                <w:sz w:val="18"/>
              </w:rPr>
              <w:t>–</w:t>
            </w:r>
          </w:p>
        </w:tc>
        <w:tc>
          <w:tcPr>
            <w:tcW w:w="1306" w:type="dxa"/>
            <w:tcBorders>
              <w:top w:val="single" w:sz="4" w:space="0" w:color="auto"/>
              <w:left w:val="nil"/>
              <w:bottom w:val="single" w:sz="4" w:space="0" w:color="auto"/>
              <w:right w:val="single" w:sz="4" w:space="0" w:color="auto"/>
            </w:tcBorders>
            <w:vAlign w:val="center"/>
          </w:tcPr>
          <w:p w14:paraId="40B81E9B" w14:textId="77777777" w:rsidR="002049ED" w:rsidRDefault="002049ED" w:rsidP="002049ED">
            <w:pPr>
              <w:keepNext/>
              <w:keepLines/>
              <w:rPr>
                <w:rFonts w:ascii="Arial" w:hAnsi="Arial" w:cs="Arial"/>
                <w:sz w:val="18"/>
              </w:rPr>
            </w:pPr>
            <w:r>
              <w:rPr>
                <w:rFonts w:ascii="Arial" w:hAnsi="Arial" w:cs="Arial"/>
                <w:sz w:val="18"/>
              </w:rPr>
              <w:t xml:space="preserve">4200 </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vAlign w:val="center"/>
          </w:tcPr>
          <w:p w14:paraId="727AF679" w14:textId="77777777" w:rsidR="002049ED" w:rsidRDefault="002049ED" w:rsidP="002049ED">
            <w:pPr>
              <w:keepNext/>
              <w:keepLines/>
              <w:jc w:val="right"/>
              <w:rPr>
                <w:rFonts w:ascii="Arial" w:hAnsi="Arial" w:cs="Arial"/>
                <w:sz w:val="18"/>
              </w:rPr>
            </w:pPr>
            <w:r>
              <w:rPr>
                <w:rFonts w:ascii="Arial" w:hAnsi="Arial" w:cs="Arial"/>
                <w:sz w:val="18"/>
              </w:rPr>
              <w:t>3300 MHz</w:t>
            </w:r>
          </w:p>
        </w:tc>
        <w:tc>
          <w:tcPr>
            <w:tcW w:w="426" w:type="dxa"/>
            <w:tcBorders>
              <w:top w:val="single" w:sz="4" w:space="0" w:color="auto"/>
              <w:left w:val="nil"/>
              <w:bottom w:val="single" w:sz="4" w:space="0" w:color="auto"/>
              <w:right w:val="nil"/>
            </w:tcBorders>
            <w:vAlign w:val="center"/>
          </w:tcPr>
          <w:p w14:paraId="724E7BD0" w14:textId="77777777" w:rsidR="002049ED" w:rsidRDefault="002049ED" w:rsidP="002049ED">
            <w:pPr>
              <w:keepNext/>
              <w:keepLines/>
              <w:jc w:val="center"/>
              <w:rPr>
                <w:rFonts w:ascii="Arial" w:hAnsi="Arial" w:cs="Arial"/>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vAlign w:val="center"/>
          </w:tcPr>
          <w:p w14:paraId="47F0BE24" w14:textId="77777777" w:rsidR="002049ED" w:rsidRDefault="002049ED" w:rsidP="002049ED">
            <w:pPr>
              <w:keepNext/>
              <w:keepLines/>
              <w:rPr>
                <w:rFonts w:ascii="Arial" w:hAnsi="Arial" w:cs="Arial"/>
                <w:sz w:val="18"/>
              </w:rPr>
            </w:pPr>
            <w:r>
              <w:rPr>
                <w:rFonts w:ascii="Arial" w:hAnsi="Arial" w:cs="Arial"/>
                <w:sz w:val="18"/>
              </w:rPr>
              <w:t xml:space="preserve">4200 </w:t>
            </w:r>
            <w:r>
              <w:rPr>
                <w:rFonts w:ascii="Arial" w:hAnsi="Arial" w:cs="Arial" w:hint="eastAsia"/>
                <w:sz w:val="18"/>
              </w:rPr>
              <w:t>MHz</w:t>
            </w:r>
          </w:p>
        </w:tc>
        <w:tc>
          <w:tcPr>
            <w:tcW w:w="1752" w:type="dxa"/>
            <w:tcBorders>
              <w:top w:val="single" w:sz="4" w:space="0" w:color="auto"/>
              <w:left w:val="single" w:sz="4" w:space="0" w:color="auto"/>
              <w:bottom w:val="single" w:sz="4" w:space="0" w:color="auto"/>
              <w:right w:val="single" w:sz="4" w:space="0" w:color="auto"/>
            </w:tcBorders>
            <w:vAlign w:val="center"/>
          </w:tcPr>
          <w:p w14:paraId="79BB5459" w14:textId="77777777" w:rsidR="002049ED" w:rsidRDefault="002049ED" w:rsidP="002049ED">
            <w:pPr>
              <w:keepNext/>
              <w:keepLines/>
              <w:jc w:val="center"/>
              <w:rPr>
                <w:rFonts w:ascii="Arial" w:hAnsi="Arial" w:cs="Arial"/>
                <w:sz w:val="18"/>
              </w:rPr>
            </w:pPr>
            <w:r>
              <w:rPr>
                <w:rFonts w:ascii="Arial" w:hAnsi="Arial" w:cs="Arial"/>
                <w:sz w:val="18"/>
              </w:rPr>
              <w:t>TDD</w:t>
            </w:r>
          </w:p>
        </w:tc>
      </w:tr>
      <w:tr w:rsidR="002049ED" w14:paraId="491D8265" w14:textId="77777777" w:rsidTr="002049ED">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6ABD5DDC" w14:textId="77777777" w:rsidR="002049ED" w:rsidRDefault="002049ED" w:rsidP="002049ED">
            <w:pPr>
              <w:keepNext/>
              <w:keepLines/>
              <w:jc w:val="center"/>
              <w:rPr>
                <w:rFonts w:ascii="Arial" w:eastAsia="宋体" w:hAnsi="Arial" w:cs="Arial"/>
                <w:sz w:val="18"/>
              </w:rPr>
            </w:pPr>
            <w:r>
              <w:rPr>
                <w:rFonts w:ascii="Arial" w:eastAsia="宋体" w:hAnsi="Arial" w:cs="Arial" w:hint="eastAsia"/>
                <w:sz w:val="18"/>
              </w:rPr>
              <w:t>n</w:t>
            </w:r>
            <w:r>
              <w:rPr>
                <w:rFonts w:ascii="Arial" w:eastAsia="宋体" w:hAnsi="Arial" w:cs="Arial"/>
                <w:sz w:val="18"/>
              </w:rPr>
              <w:t>85</w:t>
            </w:r>
          </w:p>
        </w:tc>
        <w:tc>
          <w:tcPr>
            <w:tcW w:w="1088" w:type="dxa"/>
            <w:tcBorders>
              <w:top w:val="single" w:sz="4" w:space="0" w:color="auto"/>
              <w:left w:val="single" w:sz="4" w:space="0" w:color="auto"/>
              <w:bottom w:val="single" w:sz="4" w:space="0" w:color="auto"/>
              <w:right w:val="nil"/>
            </w:tcBorders>
            <w:vAlign w:val="center"/>
          </w:tcPr>
          <w:p w14:paraId="7DC6B5F5" w14:textId="77777777" w:rsidR="002049ED" w:rsidRDefault="002049ED" w:rsidP="002049ED">
            <w:pPr>
              <w:keepNext/>
              <w:keepLines/>
              <w:jc w:val="right"/>
              <w:rPr>
                <w:rFonts w:ascii="Arial" w:hAnsi="Arial" w:cs="Arial"/>
                <w:sz w:val="18"/>
              </w:rPr>
            </w:pPr>
            <w:r>
              <w:rPr>
                <w:rFonts w:ascii="Arial" w:hAnsi="Arial" w:cs="Arial"/>
                <w:sz w:val="18"/>
              </w:rPr>
              <w:t>698MHz</w:t>
            </w:r>
          </w:p>
        </w:tc>
        <w:tc>
          <w:tcPr>
            <w:tcW w:w="295" w:type="dxa"/>
            <w:tcBorders>
              <w:top w:val="single" w:sz="4" w:space="0" w:color="auto"/>
              <w:left w:val="nil"/>
              <w:bottom w:val="single" w:sz="4" w:space="0" w:color="auto"/>
              <w:right w:val="nil"/>
            </w:tcBorders>
            <w:vAlign w:val="center"/>
          </w:tcPr>
          <w:p w14:paraId="4B3F6D91" w14:textId="77777777" w:rsidR="002049ED" w:rsidRDefault="002049ED" w:rsidP="002049ED">
            <w:pPr>
              <w:keepNext/>
              <w:keepLines/>
              <w:jc w:val="center"/>
              <w:rPr>
                <w:rFonts w:ascii="Arial" w:eastAsia="宋体" w:hAnsi="Arial"/>
                <w:sz w:val="18"/>
              </w:rPr>
            </w:pPr>
            <w:r>
              <w:rPr>
                <w:rFonts w:ascii="Arial" w:hAnsi="Arial"/>
                <w:sz w:val="18"/>
              </w:rPr>
              <w:t>–</w:t>
            </w:r>
          </w:p>
        </w:tc>
        <w:tc>
          <w:tcPr>
            <w:tcW w:w="1306" w:type="dxa"/>
            <w:tcBorders>
              <w:top w:val="single" w:sz="4" w:space="0" w:color="auto"/>
              <w:left w:val="nil"/>
              <w:bottom w:val="single" w:sz="4" w:space="0" w:color="auto"/>
              <w:right w:val="single" w:sz="4" w:space="0" w:color="auto"/>
            </w:tcBorders>
            <w:vAlign w:val="center"/>
          </w:tcPr>
          <w:p w14:paraId="5B5B2D5D" w14:textId="77777777" w:rsidR="002049ED" w:rsidRDefault="002049ED" w:rsidP="002049ED">
            <w:pPr>
              <w:keepNext/>
              <w:keepLines/>
              <w:rPr>
                <w:rFonts w:ascii="Arial" w:hAnsi="Arial" w:cs="Arial"/>
                <w:sz w:val="18"/>
              </w:rPr>
            </w:pPr>
            <w:r>
              <w:rPr>
                <w:rFonts w:ascii="Arial" w:hAnsi="Arial" w:cs="Arial"/>
                <w:sz w:val="18"/>
              </w:rPr>
              <w:t>716</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vAlign w:val="center"/>
          </w:tcPr>
          <w:p w14:paraId="53E832E2" w14:textId="77777777" w:rsidR="002049ED" w:rsidRDefault="002049ED" w:rsidP="002049ED">
            <w:pPr>
              <w:keepNext/>
              <w:keepLines/>
              <w:jc w:val="right"/>
              <w:rPr>
                <w:rFonts w:ascii="Arial" w:hAnsi="Arial" w:cs="Arial"/>
                <w:sz w:val="18"/>
              </w:rPr>
            </w:pPr>
            <w:r>
              <w:rPr>
                <w:rFonts w:ascii="Arial" w:hAnsi="Arial" w:cs="Arial"/>
                <w:sz w:val="18"/>
              </w:rPr>
              <w:t>728</w:t>
            </w:r>
            <w:r>
              <w:rPr>
                <w:rFonts w:ascii="Arial" w:hAnsi="Arial" w:cs="Arial" w:hint="eastAsia"/>
                <w:sz w:val="18"/>
              </w:rPr>
              <w:t>MHz</w:t>
            </w:r>
          </w:p>
        </w:tc>
        <w:tc>
          <w:tcPr>
            <w:tcW w:w="426" w:type="dxa"/>
            <w:tcBorders>
              <w:top w:val="single" w:sz="4" w:space="0" w:color="auto"/>
              <w:left w:val="nil"/>
              <w:bottom w:val="single" w:sz="4" w:space="0" w:color="auto"/>
              <w:right w:val="nil"/>
            </w:tcBorders>
            <w:vAlign w:val="center"/>
          </w:tcPr>
          <w:p w14:paraId="0DF4E9BD" w14:textId="77777777" w:rsidR="002049ED" w:rsidRDefault="002049ED" w:rsidP="002049ED">
            <w:pPr>
              <w:keepNext/>
              <w:keepLines/>
              <w:jc w:val="center"/>
              <w:rPr>
                <w:rFonts w:ascii="Arial" w:hAnsi="Arial"/>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vAlign w:val="center"/>
          </w:tcPr>
          <w:p w14:paraId="07B79EC7" w14:textId="77777777" w:rsidR="002049ED" w:rsidRDefault="002049ED" w:rsidP="002049ED">
            <w:pPr>
              <w:keepNext/>
              <w:keepLines/>
              <w:rPr>
                <w:rFonts w:ascii="Arial" w:hAnsi="Arial" w:cs="Arial"/>
                <w:sz w:val="18"/>
              </w:rPr>
            </w:pPr>
            <w:r>
              <w:rPr>
                <w:rFonts w:ascii="Arial" w:hAnsi="Arial" w:cs="Arial"/>
                <w:sz w:val="18"/>
              </w:rPr>
              <w:t xml:space="preserve">746 </w:t>
            </w:r>
            <w:r>
              <w:rPr>
                <w:rFonts w:ascii="Arial" w:hAnsi="Arial" w:cs="Arial" w:hint="eastAsia"/>
                <w:sz w:val="18"/>
              </w:rPr>
              <w:t>MH</w:t>
            </w:r>
            <w:r>
              <w:rPr>
                <w:rFonts w:ascii="Arial" w:hAnsi="Arial" w:cs="Arial"/>
                <w:sz w:val="18"/>
              </w:rPr>
              <w:t>z</w:t>
            </w:r>
          </w:p>
        </w:tc>
        <w:tc>
          <w:tcPr>
            <w:tcW w:w="1752" w:type="dxa"/>
            <w:tcBorders>
              <w:top w:val="single" w:sz="4" w:space="0" w:color="auto"/>
              <w:left w:val="single" w:sz="4" w:space="0" w:color="auto"/>
              <w:bottom w:val="single" w:sz="4" w:space="0" w:color="auto"/>
              <w:right w:val="single" w:sz="4" w:space="0" w:color="auto"/>
            </w:tcBorders>
            <w:vAlign w:val="center"/>
          </w:tcPr>
          <w:p w14:paraId="2A52E4BA" w14:textId="77777777" w:rsidR="002049ED" w:rsidRDefault="002049ED" w:rsidP="002049ED">
            <w:pPr>
              <w:keepNext/>
              <w:keepLines/>
              <w:jc w:val="center"/>
              <w:rPr>
                <w:rFonts w:ascii="Arial" w:hAnsi="Arial" w:cs="Arial"/>
                <w:sz w:val="18"/>
              </w:rPr>
            </w:pPr>
            <w:r>
              <w:rPr>
                <w:rFonts w:ascii="Arial" w:hAnsi="Arial" w:cs="Arial"/>
                <w:sz w:val="18"/>
              </w:rPr>
              <w:t>F</w:t>
            </w:r>
            <w:r>
              <w:rPr>
                <w:rFonts w:ascii="Arial" w:hAnsi="Arial" w:cs="Arial" w:hint="eastAsia"/>
                <w:sz w:val="18"/>
              </w:rPr>
              <w:t>DD</w:t>
            </w:r>
          </w:p>
        </w:tc>
      </w:tr>
    </w:tbl>
    <w:p w14:paraId="0C2039D5" w14:textId="7AC84F92" w:rsidR="002049ED" w:rsidRDefault="002049ED" w:rsidP="002049ED">
      <w:pPr>
        <w:pStyle w:val="41"/>
      </w:pPr>
      <w:bookmarkStart w:id="474" w:name="_Toc136288423"/>
      <w:r>
        <w:rPr>
          <w:rFonts w:hint="eastAsia"/>
        </w:rPr>
        <w:t>5.</w:t>
      </w:r>
      <w:r>
        <w:t>44</w:t>
      </w:r>
      <w:r>
        <w:rPr>
          <w:rFonts w:hint="eastAsia"/>
        </w:rPr>
        <w:t>.</w:t>
      </w:r>
      <w:r>
        <w:t>1.2</w:t>
      </w:r>
      <w:r>
        <w:tab/>
        <w:t xml:space="preserve">Channel bandwidths per operating band for </w:t>
      </w:r>
      <w:r>
        <w:rPr>
          <w:rFonts w:hint="eastAsia"/>
        </w:rPr>
        <w:t>CA</w:t>
      </w:r>
      <w:bookmarkEnd w:id="474"/>
    </w:p>
    <w:p w14:paraId="4B574B63" w14:textId="2D48DE03" w:rsidR="002049ED" w:rsidRDefault="002049ED" w:rsidP="002049ED">
      <w:pPr>
        <w:pStyle w:val="TH"/>
        <w:rPr>
          <w:rFonts w:cs="Arial"/>
        </w:rPr>
      </w:pPr>
      <w:r>
        <w:rPr>
          <w:rFonts w:cs="Arial"/>
        </w:rPr>
        <w:t>Table 5.44.1.2-1: Supported bandwidths per CA band combination of band n41+n77+n85</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2049ED" w14:paraId="3C2016EC" w14:textId="77777777" w:rsidTr="002049ED">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6EF3F8D7" w14:textId="77777777" w:rsidR="002049ED" w:rsidRDefault="002049ED" w:rsidP="002049ED">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209E552E" w14:textId="77777777" w:rsidR="002049ED" w:rsidRDefault="002049ED" w:rsidP="002049ED">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75368FF6" w14:textId="77777777" w:rsidR="002049ED" w:rsidRDefault="002049ED" w:rsidP="002049ED">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93DD0CB" w14:textId="77777777" w:rsidR="002049ED" w:rsidRDefault="002049ED" w:rsidP="002049ED">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637FE279" w14:textId="77777777" w:rsidR="002049ED" w:rsidRDefault="002049ED" w:rsidP="002049ED">
            <w:pPr>
              <w:pStyle w:val="TAH"/>
              <w:overflowPunct w:val="0"/>
              <w:autoSpaceDE w:val="0"/>
              <w:autoSpaceDN w:val="0"/>
              <w:adjustRightInd w:val="0"/>
              <w:rPr>
                <w:lang w:eastAsia="zh-CN"/>
              </w:rPr>
            </w:pPr>
            <w:r>
              <w:t>Bandwidth combination set</w:t>
            </w:r>
          </w:p>
        </w:tc>
      </w:tr>
      <w:tr w:rsidR="002049ED" w14:paraId="0C9DC7EF" w14:textId="77777777" w:rsidTr="002049E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1C22D8" w14:textId="77777777" w:rsidR="002049ED" w:rsidRDefault="002049ED" w:rsidP="002049ED">
            <w:pPr>
              <w:pStyle w:val="TAC"/>
              <w:rPr>
                <w:rFonts w:eastAsia="宋体"/>
                <w:lang w:eastAsia="zh-CN"/>
              </w:rPr>
            </w:pPr>
            <w:r w:rsidRPr="00C8045A">
              <w:rPr>
                <w:rFonts w:eastAsia="宋体"/>
                <w:lang w:eastAsia="zh-CN"/>
              </w:rPr>
              <w:t>CA_</w:t>
            </w:r>
            <w:r>
              <w:rPr>
                <w:rFonts w:eastAsia="宋体"/>
                <w:lang w:eastAsia="zh-CN"/>
              </w:rPr>
              <w:t>n41</w:t>
            </w:r>
            <w:r w:rsidRPr="00C8045A">
              <w:rPr>
                <w:rFonts w:eastAsia="宋体"/>
                <w:lang w:eastAsia="zh-CN"/>
              </w:rPr>
              <w:t>A-</w:t>
            </w:r>
            <w:r>
              <w:rPr>
                <w:rFonts w:eastAsia="宋体"/>
                <w:lang w:eastAsia="zh-CN"/>
              </w:rPr>
              <w:t>n77</w:t>
            </w:r>
            <w:r w:rsidRPr="00C8045A">
              <w:rPr>
                <w:rFonts w:eastAsia="宋体"/>
                <w:lang w:eastAsia="zh-CN"/>
              </w:rPr>
              <w:t>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717A67" w14:textId="77777777" w:rsidR="002049ED" w:rsidRDefault="002049ED" w:rsidP="002049ED">
            <w:pPr>
              <w:pStyle w:val="TAC"/>
              <w:rPr>
                <w:lang w:val="sv-SE"/>
              </w:rPr>
            </w:pPr>
            <w:r>
              <w:rPr>
                <w:rFonts w:hint="eastAsia"/>
                <w:lang w:eastAsia="zh-CN"/>
              </w:rPr>
              <w:t>CA</w:t>
            </w:r>
            <w:r>
              <w:t>_</w:t>
            </w:r>
            <w:r>
              <w:rPr>
                <w:rFonts w:hint="eastAsia"/>
                <w:lang w:eastAsia="zh-CN"/>
              </w:rPr>
              <w:t>n41</w:t>
            </w:r>
            <w:r>
              <w:rPr>
                <w:lang w:val="sv-SE"/>
              </w:rPr>
              <w:t>A-</w:t>
            </w:r>
            <w:r>
              <w:rPr>
                <w:rFonts w:hint="eastAsia"/>
                <w:lang w:eastAsia="zh-CN"/>
              </w:rPr>
              <w:t>n77</w:t>
            </w:r>
            <w:r>
              <w:rPr>
                <w:lang w:val="sv-SE"/>
              </w:rPr>
              <w:t>A</w:t>
            </w:r>
          </w:p>
          <w:p w14:paraId="4C71BBA0" w14:textId="77777777" w:rsidR="002049ED" w:rsidRDefault="002049ED" w:rsidP="002049ED">
            <w:pPr>
              <w:pStyle w:val="TAC"/>
              <w:rPr>
                <w:lang w:val="sv-SE"/>
              </w:rPr>
            </w:pPr>
            <w:r>
              <w:rPr>
                <w:rFonts w:hint="eastAsia"/>
                <w:lang w:eastAsia="zh-CN"/>
              </w:rPr>
              <w:t>CA</w:t>
            </w:r>
            <w:r>
              <w:t>_</w:t>
            </w:r>
            <w:r>
              <w:rPr>
                <w:rFonts w:hint="eastAsia"/>
                <w:lang w:eastAsia="zh-CN"/>
              </w:rPr>
              <w:t>n41</w:t>
            </w:r>
            <w:r>
              <w:rPr>
                <w:lang w:val="sv-SE"/>
              </w:rPr>
              <w:t>A-</w:t>
            </w:r>
            <w:r>
              <w:rPr>
                <w:rFonts w:hint="eastAsia"/>
                <w:lang w:eastAsia="zh-CN"/>
              </w:rPr>
              <w:t>n85</w:t>
            </w:r>
            <w:r>
              <w:rPr>
                <w:lang w:val="sv-SE"/>
              </w:rPr>
              <w:t>A</w:t>
            </w:r>
          </w:p>
          <w:p w14:paraId="4237CCDB" w14:textId="77777777" w:rsidR="002049ED" w:rsidRDefault="002049ED" w:rsidP="002049ED">
            <w:pPr>
              <w:pStyle w:val="TAC"/>
              <w:rPr>
                <w:rFonts w:eastAsia="宋体"/>
                <w:lang w:eastAsia="zh-CN"/>
              </w:rPr>
            </w:pPr>
            <w:r>
              <w:rPr>
                <w:rFonts w:hint="eastAsia"/>
                <w:lang w:eastAsia="zh-CN"/>
              </w:rPr>
              <w:t>CA</w:t>
            </w:r>
            <w:r>
              <w:t>_</w:t>
            </w:r>
            <w:r>
              <w:rPr>
                <w:rFonts w:hint="eastAsia"/>
                <w:lang w:eastAsia="zh-CN"/>
              </w:rPr>
              <w:t>n77</w:t>
            </w:r>
            <w:r>
              <w:rPr>
                <w:lang w:val="sv-SE"/>
              </w:rPr>
              <w:t>A-</w:t>
            </w:r>
            <w:r>
              <w:rPr>
                <w:rFonts w:hint="eastAsia"/>
                <w:lang w:eastAsia="zh-CN"/>
              </w:rPr>
              <w:t>n85</w:t>
            </w:r>
            <w:r>
              <w:rPr>
                <w:lang w:val="sv-SE"/>
              </w:rPr>
              <w:t>A</w:t>
            </w:r>
          </w:p>
        </w:tc>
        <w:tc>
          <w:tcPr>
            <w:tcW w:w="730" w:type="dxa"/>
            <w:tcBorders>
              <w:left w:val="single" w:sz="4" w:space="0" w:color="auto"/>
              <w:right w:val="single" w:sz="4" w:space="0" w:color="auto"/>
            </w:tcBorders>
            <w:vAlign w:val="center"/>
          </w:tcPr>
          <w:p w14:paraId="71BABE54" w14:textId="77777777" w:rsidR="002049ED" w:rsidRDefault="002049ED" w:rsidP="002049ED">
            <w:pPr>
              <w:pStyle w:val="TAC"/>
              <w:rPr>
                <w:lang w:eastAsia="zh-CN"/>
              </w:rPr>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4249561" w14:textId="77777777" w:rsidR="002049ED" w:rsidRDefault="002049ED" w:rsidP="002049ED">
            <w:pPr>
              <w:pStyle w:val="TAC"/>
            </w:pPr>
            <w:r>
              <w:rPr>
                <w:rFonts w:cs="Arial"/>
                <w:color w:val="000000"/>
                <w:szCs w:val="18"/>
              </w:rPr>
              <w:t xml:space="preserve">n41 channel bandwidths in Table 5.3.5-1 </w:t>
            </w:r>
          </w:p>
        </w:tc>
        <w:tc>
          <w:tcPr>
            <w:tcW w:w="1360" w:type="dxa"/>
            <w:tcBorders>
              <w:left w:val="single" w:sz="4" w:space="0" w:color="auto"/>
              <w:bottom w:val="nil"/>
              <w:right w:val="single" w:sz="4" w:space="0" w:color="auto"/>
            </w:tcBorders>
            <w:shd w:val="clear" w:color="auto" w:fill="auto"/>
            <w:vAlign w:val="center"/>
          </w:tcPr>
          <w:p w14:paraId="2A835D44" w14:textId="77777777" w:rsidR="002049ED" w:rsidRDefault="002049ED" w:rsidP="002049ED">
            <w:pPr>
              <w:pStyle w:val="TAC"/>
              <w:rPr>
                <w:lang w:eastAsia="zh-CN"/>
              </w:rPr>
            </w:pPr>
            <w:r>
              <w:rPr>
                <w:lang w:eastAsia="zh-CN"/>
              </w:rPr>
              <w:t>4 and 5</w:t>
            </w:r>
          </w:p>
        </w:tc>
      </w:tr>
      <w:tr w:rsidR="002049ED" w14:paraId="48C448E1" w14:textId="77777777" w:rsidTr="002049ED">
        <w:trPr>
          <w:trHeight w:val="187"/>
        </w:trPr>
        <w:tc>
          <w:tcPr>
            <w:tcW w:w="1983" w:type="dxa"/>
            <w:tcBorders>
              <w:top w:val="nil"/>
              <w:left w:val="single" w:sz="4" w:space="0" w:color="auto"/>
              <w:bottom w:val="nil"/>
              <w:right w:val="single" w:sz="4" w:space="0" w:color="auto"/>
            </w:tcBorders>
            <w:shd w:val="clear" w:color="auto" w:fill="auto"/>
            <w:vAlign w:val="center"/>
          </w:tcPr>
          <w:p w14:paraId="1C0BC137" w14:textId="77777777" w:rsidR="002049ED" w:rsidRDefault="002049ED" w:rsidP="002049E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A0026F6" w14:textId="77777777" w:rsidR="002049ED" w:rsidRDefault="002049ED" w:rsidP="002049ED">
            <w:pPr>
              <w:pStyle w:val="TAC"/>
              <w:rPr>
                <w:lang w:eastAsia="zh-CN"/>
              </w:rPr>
            </w:pPr>
          </w:p>
        </w:tc>
        <w:tc>
          <w:tcPr>
            <w:tcW w:w="730" w:type="dxa"/>
            <w:tcBorders>
              <w:left w:val="single" w:sz="4" w:space="0" w:color="auto"/>
              <w:right w:val="single" w:sz="4" w:space="0" w:color="auto"/>
            </w:tcBorders>
            <w:vAlign w:val="center"/>
          </w:tcPr>
          <w:p w14:paraId="42E365E3" w14:textId="77777777" w:rsidR="002049ED" w:rsidRDefault="002049ED" w:rsidP="002049ED">
            <w:pPr>
              <w:pStyle w:val="TAC"/>
              <w:rPr>
                <w:lang w:eastAsia="zh-CN"/>
              </w:rPr>
            </w:pPr>
            <w:r>
              <w:rPr>
                <w:rFonts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8C889FC" w14:textId="77777777" w:rsidR="002049ED" w:rsidRDefault="002049ED" w:rsidP="002049ED">
            <w:pPr>
              <w:pStyle w:val="TAC"/>
            </w:pPr>
            <w:r>
              <w:rPr>
                <w:rFonts w:cs="Arial"/>
                <w:color w:val="000000"/>
                <w:szCs w:val="18"/>
              </w:rPr>
              <w:t xml:space="preserve">n77 channel bandwidths in Table 5.3.5-1 </w:t>
            </w:r>
          </w:p>
        </w:tc>
        <w:tc>
          <w:tcPr>
            <w:tcW w:w="1360" w:type="dxa"/>
            <w:tcBorders>
              <w:top w:val="nil"/>
              <w:left w:val="single" w:sz="4" w:space="0" w:color="auto"/>
              <w:bottom w:val="nil"/>
              <w:right w:val="single" w:sz="4" w:space="0" w:color="auto"/>
            </w:tcBorders>
            <w:shd w:val="clear" w:color="auto" w:fill="auto"/>
            <w:vAlign w:val="center"/>
          </w:tcPr>
          <w:p w14:paraId="30625E31" w14:textId="77777777" w:rsidR="002049ED" w:rsidRDefault="002049ED" w:rsidP="002049ED">
            <w:pPr>
              <w:pStyle w:val="TAC"/>
              <w:rPr>
                <w:lang w:eastAsia="zh-CN"/>
              </w:rPr>
            </w:pPr>
          </w:p>
        </w:tc>
      </w:tr>
      <w:tr w:rsidR="002049ED" w14:paraId="4F70F8D5" w14:textId="77777777" w:rsidTr="002049E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2CB9BB" w14:textId="77777777" w:rsidR="002049ED" w:rsidRDefault="002049ED" w:rsidP="002049E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DDF42E" w14:textId="77777777" w:rsidR="002049ED" w:rsidRDefault="002049ED" w:rsidP="002049ED">
            <w:pPr>
              <w:pStyle w:val="TAC"/>
              <w:rPr>
                <w:lang w:eastAsia="zh-CN"/>
              </w:rPr>
            </w:pPr>
          </w:p>
        </w:tc>
        <w:tc>
          <w:tcPr>
            <w:tcW w:w="730" w:type="dxa"/>
            <w:tcBorders>
              <w:left w:val="single" w:sz="4" w:space="0" w:color="auto"/>
              <w:right w:val="single" w:sz="4" w:space="0" w:color="auto"/>
            </w:tcBorders>
            <w:vAlign w:val="center"/>
          </w:tcPr>
          <w:p w14:paraId="08ED59DD" w14:textId="77777777" w:rsidR="002049ED" w:rsidRDefault="002049ED" w:rsidP="002049ED">
            <w:pPr>
              <w:pStyle w:val="TAC"/>
              <w:rPr>
                <w:lang w:eastAsia="zh-CN"/>
              </w:rPr>
            </w:pPr>
            <w:r>
              <w:rPr>
                <w:rFonts w:hint="eastAsia"/>
                <w:lang w:eastAsia="zh-CN"/>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149D1BE6" w14:textId="77777777" w:rsidR="002049ED" w:rsidRPr="00350EBB" w:rsidRDefault="002049ED" w:rsidP="002049ED">
            <w:pPr>
              <w:pStyle w:val="TAC"/>
              <w:rPr>
                <w:rFonts w:eastAsia="宋体"/>
                <w:lang w:eastAsia="zh-CN" w:bidi="ar"/>
              </w:rPr>
            </w:pPr>
            <w:r>
              <w:rPr>
                <w:rFonts w:cs="Arial"/>
                <w:color w:val="000000"/>
                <w:szCs w:val="18"/>
              </w:rPr>
              <w:t xml:space="preserve">n85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440B43" w14:textId="77777777" w:rsidR="002049ED" w:rsidRDefault="002049ED" w:rsidP="002049ED">
            <w:pPr>
              <w:pStyle w:val="TAC"/>
              <w:rPr>
                <w:lang w:eastAsia="zh-CN"/>
              </w:rPr>
            </w:pPr>
          </w:p>
        </w:tc>
      </w:tr>
    </w:tbl>
    <w:p w14:paraId="3C06E802" w14:textId="77777777" w:rsidR="002049ED" w:rsidRDefault="002049ED" w:rsidP="002049ED">
      <w:pPr>
        <w:rPr>
          <w:rFonts w:ascii="Arial" w:hAnsi="Arial" w:cs="Arial"/>
          <w:color w:val="0000FF"/>
          <w:sz w:val="32"/>
          <w:szCs w:val="32"/>
          <w:lang w:eastAsia="ja-JP"/>
        </w:rPr>
      </w:pPr>
    </w:p>
    <w:p w14:paraId="6FFF6C64" w14:textId="4176D9F4" w:rsidR="002049ED" w:rsidRDefault="002049ED" w:rsidP="002049ED">
      <w:pPr>
        <w:pStyle w:val="41"/>
      </w:pPr>
      <w:bookmarkStart w:id="475" w:name="_Toc136288424"/>
      <w:r>
        <w:rPr>
          <w:rFonts w:hint="eastAsia"/>
        </w:rPr>
        <w:t>5.</w:t>
      </w:r>
      <w:r>
        <w:t>44</w:t>
      </w:r>
      <w:r>
        <w:rPr>
          <w:rFonts w:hint="eastAsia"/>
        </w:rPr>
        <w:t>.1.3</w:t>
      </w:r>
      <w:r>
        <w:tab/>
      </w:r>
      <w:r w:rsidRPr="00AC4AB0">
        <w:t>∆T</w:t>
      </w:r>
      <w:r w:rsidRPr="00AC4AB0">
        <w:rPr>
          <w:vertAlign w:val="subscript"/>
        </w:rPr>
        <w:t>IB</w:t>
      </w:r>
      <w:r w:rsidRPr="00AC4AB0">
        <w:rPr>
          <w:rFonts w:hint="eastAsia"/>
          <w:vertAlign w:val="subscript"/>
        </w:rPr>
        <w:t>,c</w:t>
      </w:r>
      <w:r w:rsidRPr="00AC4AB0">
        <w:t xml:space="preserve"> and ∆R</w:t>
      </w:r>
      <w:r w:rsidRPr="00AC4AB0">
        <w:rPr>
          <w:vertAlign w:val="subscript"/>
        </w:rPr>
        <w:t>IB</w:t>
      </w:r>
      <w:r w:rsidRPr="00AC4AB0">
        <w:rPr>
          <w:rFonts w:hint="eastAsia"/>
          <w:vertAlign w:val="subscript"/>
        </w:rPr>
        <w:t>,c</w:t>
      </w:r>
      <w:r w:rsidRPr="00AC4AB0">
        <w:t xml:space="preserve"> values</w:t>
      </w:r>
      <w:bookmarkEnd w:id="475"/>
    </w:p>
    <w:p w14:paraId="34EE2619" w14:textId="77777777" w:rsidR="002049ED" w:rsidRDefault="002049ED" w:rsidP="002049ED">
      <w:r>
        <w:t xml:space="preserve">For </w:t>
      </w:r>
      <w:r w:rsidRPr="00C8045A">
        <w:rPr>
          <w:rFonts w:eastAsia="宋体"/>
          <w:lang w:eastAsia="zh-CN"/>
        </w:rPr>
        <w:t>CA_</w:t>
      </w:r>
      <w:r>
        <w:rPr>
          <w:rFonts w:eastAsia="宋体"/>
          <w:lang w:eastAsia="zh-CN"/>
        </w:rPr>
        <w:t>n41</w:t>
      </w:r>
      <w:r w:rsidRPr="00C8045A">
        <w:rPr>
          <w:rFonts w:eastAsia="宋体"/>
          <w:lang w:eastAsia="zh-CN"/>
        </w:rPr>
        <w:t>-</w:t>
      </w:r>
      <w:r>
        <w:rPr>
          <w:rFonts w:eastAsia="宋体"/>
          <w:lang w:eastAsia="zh-CN"/>
        </w:rPr>
        <w:t>n77</w:t>
      </w:r>
      <w:r w:rsidRPr="00C8045A">
        <w:rPr>
          <w:rFonts w:eastAsia="宋体"/>
          <w:lang w:eastAsia="zh-CN"/>
        </w:rPr>
        <w:t>-n85</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57173F">
        <w:rPr>
          <w:rFonts w:cs="Arial"/>
          <w:szCs w:val="22"/>
          <w:lang w:val="en-US" w:eastAsia="zh-CN"/>
        </w:rPr>
        <w:t>CA_n12-</w:t>
      </w:r>
      <w:r>
        <w:rPr>
          <w:rFonts w:cs="Arial"/>
          <w:szCs w:val="22"/>
          <w:lang w:val="en-US" w:eastAsia="zh-CN"/>
        </w:rPr>
        <w:t>n41</w:t>
      </w:r>
      <w:r w:rsidRPr="0057173F">
        <w:rPr>
          <w:rFonts w:cs="Arial"/>
          <w:szCs w:val="22"/>
          <w:lang w:val="en-US" w:eastAsia="zh-CN"/>
        </w:rPr>
        <w:t xml:space="preserve">-n77 </w:t>
      </w:r>
      <w:r>
        <w:t>and are given in the tables below.</w:t>
      </w:r>
    </w:p>
    <w:p w14:paraId="2F386AF8" w14:textId="49A90F61" w:rsidR="002049ED" w:rsidRDefault="002049ED" w:rsidP="002049ED">
      <w:pPr>
        <w:pStyle w:val="TH"/>
        <w:rPr>
          <w:rFonts w:cs="Arial"/>
        </w:rPr>
      </w:pPr>
      <w:r>
        <w:rPr>
          <w:rFonts w:cs="Arial"/>
        </w:rPr>
        <w:t xml:space="preserve">Table </w:t>
      </w:r>
      <w:r>
        <w:rPr>
          <w:rFonts w:cs="Arial" w:hint="eastAsia"/>
        </w:rPr>
        <w:t>5.</w:t>
      </w:r>
      <w:r>
        <w:rPr>
          <w:rFonts w:cs="Arial"/>
        </w:rPr>
        <w:t>44.1.3-1: ΔT</w:t>
      </w:r>
      <w:r>
        <w:rPr>
          <w:rFonts w:cs="Arial"/>
          <w:vertAlign w:val="subscript"/>
        </w:rPr>
        <w:t>I</w:t>
      </w:r>
      <w:r w:rsidRPr="00AC4AB0">
        <w:rPr>
          <w:rFonts w:cs="Arial"/>
          <w:vertAlign w:val="subscript"/>
        </w:rPr>
        <w:t>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2049ED" w14:paraId="694C8928" w14:textId="77777777" w:rsidTr="002049ED">
        <w:trPr>
          <w:jc w:val="center"/>
        </w:trPr>
        <w:tc>
          <w:tcPr>
            <w:tcW w:w="2336" w:type="dxa"/>
            <w:vMerge w:val="restart"/>
            <w:tcBorders>
              <w:top w:val="single" w:sz="4" w:space="0" w:color="auto"/>
              <w:left w:val="single" w:sz="4" w:space="0" w:color="auto"/>
              <w:right w:val="single" w:sz="4" w:space="0" w:color="auto"/>
            </w:tcBorders>
          </w:tcPr>
          <w:p w14:paraId="226C766D" w14:textId="77777777" w:rsidR="002049ED" w:rsidRDefault="002049ED" w:rsidP="002049ED">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607EE44" w14:textId="77777777" w:rsidR="002049ED" w:rsidRDefault="002049ED" w:rsidP="002049ED">
            <w:pPr>
              <w:keepNext/>
              <w:keepLines/>
              <w:spacing w:after="0"/>
              <w:jc w:val="center"/>
              <w:rPr>
                <w:rFonts w:ascii="Arial" w:eastAsia="宋体" w:hAnsi="Arial"/>
                <w:b/>
                <w:sz w:val="18"/>
              </w:rPr>
            </w:pPr>
            <w:r w:rsidRPr="00A20126">
              <w:rPr>
                <w:rFonts w:ascii="Arial" w:eastAsia="宋体" w:hAnsi="Arial"/>
                <w:b/>
                <w:sz w:val="18"/>
              </w:rPr>
              <w:t>ΔT</w:t>
            </w:r>
            <w:r w:rsidRPr="00A20126">
              <w:rPr>
                <w:rFonts w:ascii="Arial" w:eastAsia="宋体" w:hAnsi="Arial"/>
                <w:b/>
                <w:sz w:val="18"/>
                <w:vertAlign w:val="subscript"/>
              </w:rPr>
              <w:t>IB,c</w:t>
            </w:r>
            <w:r w:rsidRPr="00A20126">
              <w:rPr>
                <w:rFonts w:ascii="Arial" w:eastAsia="宋体" w:hAnsi="Arial"/>
                <w:b/>
                <w:sz w:val="18"/>
              </w:rPr>
              <w:t xml:space="preserve"> for NR bands (dB)</w:t>
            </w:r>
            <w:r w:rsidRPr="00A20126">
              <w:rPr>
                <w:rFonts w:ascii="Arial" w:eastAsia="宋体" w:hAnsi="Arial"/>
                <w:b/>
                <w:sz w:val="18"/>
                <w:vertAlign w:val="superscript"/>
              </w:rPr>
              <w:t>8</w:t>
            </w:r>
          </w:p>
        </w:tc>
      </w:tr>
      <w:tr w:rsidR="002049ED" w14:paraId="1AF15DA3" w14:textId="77777777" w:rsidTr="002049ED">
        <w:trPr>
          <w:jc w:val="center"/>
        </w:trPr>
        <w:tc>
          <w:tcPr>
            <w:tcW w:w="2336" w:type="dxa"/>
            <w:vMerge/>
            <w:tcBorders>
              <w:left w:val="single" w:sz="4" w:space="0" w:color="auto"/>
              <w:bottom w:val="single" w:sz="4" w:space="0" w:color="auto"/>
              <w:right w:val="single" w:sz="4" w:space="0" w:color="auto"/>
            </w:tcBorders>
          </w:tcPr>
          <w:p w14:paraId="3836B74C" w14:textId="77777777" w:rsidR="002049ED" w:rsidRDefault="002049ED" w:rsidP="002049ED">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622AA70" w14:textId="77777777" w:rsidR="002049ED" w:rsidRDefault="002049ED" w:rsidP="002049ED">
            <w:pPr>
              <w:keepNext/>
              <w:keepLines/>
              <w:spacing w:after="0"/>
              <w:jc w:val="center"/>
              <w:rPr>
                <w:rFonts w:ascii="Arial" w:eastAsia="宋体" w:hAnsi="Arial"/>
                <w:b/>
                <w:sz w:val="18"/>
              </w:rPr>
            </w:pPr>
            <w:r w:rsidRPr="00A20126">
              <w:rPr>
                <w:rFonts w:ascii="Arial" w:eastAsia="宋体" w:hAnsi="Arial"/>
                <w:b/>
                <w:sz w:val="18"/>
              </w:rPr>
              <w:t>Component band in order of bands in configuration</w:t>
            </w:r>
            <w:r w:rsidRPr="00A20126">
              <w:rPr>
                <w:rFonts w:ascii="Arial" w:eastAsia="宋体" w:hAnsi="Arial"/>
                <w:b/>
                <w:sz w:val="18"/>
                <w:vertAlign w:val="superscript"/>
              </w:rPr>
              <w:t>9</w:t>
            </w:r>
          </w:p>
        </w:tc>
      </w:tr>
      <w:tr w:rsidR="002049ED" w14:paraId="2AAB1EAB" w14:textId="77777777" w:rsidTr="002049E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8A1EC9D" w14:textId="77777777" w:rsidR="002049ED" w:rsidRDefault="002049ED" w:rsidP="002049ED">
            <w:pPr>
              <w:keepNext/>
              <w:keepLines/>
              <w:spacing w:after="0"/>
              <w:jc w:val="center"/>
              <w:rPr>
                <w:rFonts w:ascii="Arial" w:eastAsia="宋体" w:hAnsi="Arial"/>
                <w:sz w:val="18"/>
                <w:lang w:val="en-US" w:eastAsia="zh-CN"/>
              </w:rPr>
            </w:pPr>
            <w:r w:rsidRPr="001E03B0">
              <w:rPr>
                <w:rFonts w:ascii="Arial" w:eastAsia="等线" w:hAnsi="Arial"/>
                <w:sz w:val="18"/>
                <w:lang w:eastAsia="zh-CN"/>
              </w:rPr>
              <w:t>CA_</w:t>
            </w:r>
            <w:r>
              <w:rPr>
                <w:rFonts w:ascii="Arial" w:eastAsia="等线" w:hAnsi="Arial"/>
                <w:sz w:val="18"/>
                <w:lang w:eastAsia="zh-CN"/>
              </w:rPr>
              <w:t>n41</w:t>
            </w:r>
            <w:r w:rsidRPr="001E03B0">
              <w:rPr>
                <w:rFonts w:ascii="Arial" w:eastAsia="等线" w:hAnsi="Arial"/>
                <w:sz w:val="18"/>
                <w:lang w:eastAsia="zh-CN"/>
              </w:rPr>
              <w:t>-</w:t>
            </w:r>
            <w:r>
              <w:rPr>
                <w:rFonts w:ascii="Arial" w:eastAsia="等线" w:hAnsi="Arial"/>
                <w:sz w:val="18"/>
                <w:lang w:eastAsia="zh-CN"/>
              </w:rPr>
              <w:t>n77</w:t>
            </w:r>
            <w:r w:rsidRPr="001E03B0">
              <w:rPr>
                <w:rFonts w:ascii="Arial" w:eastAsia="等线" w:hAnsi="Arial"/>
                <w:sz w:val="18"/>
                <w:lang w:eastAsia="zh-CN"/>
              </w:rPr>
              <w:t>-n85</w:t>
            </w:r>
          </w:p>
        </w:tc>
        <w:tc>
          <w:tcPr>
            <w:tcW w:w="1968" w:type="dxa"/>
            <w:tcBorders>
              <w:top w:val="single" w:sz="4" w:space="0" w:color="auto"/>
              <w:left w:val="single" w:sz="4" w:space="0" w:color="auto"/>
              <w:bottom w:val="single" w:sz="4" w:space="0" w:color="auto"/>
              <w:right w:val="single" w:sz="4" w:space="0" w:color="auto"/>
            </w:tcBorders>
            <w:vAlign w:val="center"/>
          </w:tcPr>
          <w:p w14:paraId="36FF17EE" w14:textId="77777777" w:rsidR="002049ED" w:rsidRDefault="002049ED" w:rsidP="002049ED">
            <w:pPr>
              <w:keepNext/>
              <w:keepLines/>
              <w:spacing w:after="0"/>
              <w:jc w:val="center"/>
              <w:rPr>
                <w:rFonts w:ascii="Arial" w:eastAsia="宋体" w:hAnsi="Arial"/>
                <w:sz w:val="18"/>
                <w:lang w:val="en-US" w:eastAsia="zh-CN"/>
              </w:rPr>
            </w:pPr>
            <w:r>
              <w:rPr>
                <w:rFonts w:ascii="Arial" w:eastAsia="等线"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345D794" w14:textId="77777777" w:rsidR="002049ED" w:rsidRDefault="002049ED" w:rsidP="002049ED">
            <w:pPr>
              <w:keepNext/>
              <w:keepLines/>
              <w:spacing w:after="0"/>
              <w:jc w:val="center"/>
              <w:rPr>
                <w:rFonts w:ascii="Arial" w:eastAsia="宋体" w:hAnsi="Arial"/>
                <w:sz w:val="18"/>
                <w:lang w:val="en-US" w:eastAsia="zh-CN"/>
              </w:rPr>
            </w:pPr>
            <w:r>
              <w:rPr>
                <w:rFonts w:ascii="Arial" w:eastAsia="等线" w:hAnsi="Arial" w:cs="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596C4BF7" w14:textId="77777777" w:rsidR="002049ED" w:rsidRDefault="002049ED" w:rsidP="002049ED">
            <w:pPr>
              <w:keepNext/>
              <w:keepLines/>
              <w:spacing w:after="0"/>
              <w:jc w:val="center"/>
              <w:rPr>
                <w:rFonts w:ascii="Arial" w:eastAsia="宋体" w:hAnsi="Arial"/>
                <w:sz w:val="18"/>
                <w:lang w:val="en-US" w:eastAsia="zh-CN"/>
              </w:rPr>
            </w:pPr>
            <w:r>
              <w:rPr>
                <w:rFonts w:ascii="Arial" w:eastAsia="宋体" w:hAnsi="Arial" w:hint="eastAsia"/>
                <w:sz w:val="18"/>
                <w:lang w:val="en-US" w:eastAsia="zh-CN"/>
              </w:rPr>
              <w:t>0.</w:t>
            </w:r>
            <w:r>
              <w:rPr>
                <w:rFonts w:ascii="Arial" w:eastAsia="宋体" w:hAnsi="Arial"/>
                <w:sz w:val="18"/>
                <w:lang w:val="en-US" w:eastAsia="zh-CN"/>
              </w:rPr>
              <w:t>8</w:t>
            </w:r>
          </w:p>
        </w:tc>
      </w:tr>
      <w:tr w:rsidR="002049ED" w14:paraId="1A85A022" w14:textId="77777777" w:rsidTr="002049ED">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01C45B18" w14:textId="77777777" w:rsidR="002049ED" w:rsidRPr="00A20126" w:rsidRDefault="002049ED" w:rsidP="002049ED">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A20126">
              <w:rPr>
                <w:rFonts w:ascii="Arial" w:hAnsi="Arial"/>
                <w:sz w:val="18"/>
                <w:lang w:eastAsia="ja-JP"/>
              </w:rPr>
              <w:t>:</w:t>
            </w:r>
            <w:r w:rsidRPr="00A20126">
              <w:rPr>
                <w:rFonts w:ascii="Arial" w:hAnsi="Arial"/>
                <w:sz w:val="18"/>
                <w:lang w:eastAsia="ja-JP"/>
              </w:rPr>
              <w:tab/>
              <w:t>“-” denotes ΔT</w:t>
            </w:r>
            <w:r w:rsidRPr="00A20126">
              <w:rPr>
                <w:rFonts w:ascii="Arial" w:hAnsi="Arial"/>
                <w:sz w:val="18"/>
                <w:vertAlign w:val="subscript"/>
                <w:lang w:eastAsia="ja-JP"/>
              </w:rPr>
              <w:t>IB,c</w:t>
            </w:r>
            <w:r w:rsidRPr="00A20126">
              <w:rPr>
                <w:rFonts w:ascii="Arial" w:hAnsi="Arial"/>
                <w:sz w:val="18"/>
                <w:lang w:eastAsia="ja-JP"/>
              </w:rPr>
              <w:t xml:space="preserve"> = 0.</w:t>
            </w:r>
          </w:p>
          <w:p w14:paraId="64E75A71" w14:textId="77777777" w:rsidR="002049ED" w:rsidRDefault="002049ED" w:rsidP="002049ED">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A20126">
              <w:rPr>
                <w:rFonts w:ascii="Arial" w:eastAsia="等线" w:hAnsi="Arial"/>
                <w:sz w:val="18"/>
              </w:rPr>
              <w:t>:</w:t>
            </w:r>
            <w:r w:rsidRPr="00A20126">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A20126">
              <w:rPr>
                <w:rFonts w:ascii="Arial" w:eastAsia="等线" w:hAnsi="Arial"/>
                <w:sz w:val="18"/>
              </w:rPr>
              <w:t xml:space="preserve"> the band order from left to right is n1</w:t>
            </w:r>
            <w:r>
              <w:rPr>
                <w:rFonts w:ascii="Arial" w:eastAsia="等线" w:hAnsi="Arial"/>
                <w:sz w:val="18"/>
              </w:rPr>
              <w:t>, n3</w:t>
            </w:r>
            <w:r w:rsidRPr="00A20126">
              <w:rPr>
                <w:rFonts w:ascii="Arial" w:eastAsia="等线" w:hAnsi="Arial"/>
                <w:sz w:val="18"/>
              </w:rPr>
              <w:t xml:space="preserve"> and n</w:t>
            </w:r>
            <w:r>
              <w:rPr>
                <w:rFonts w:ascii="Arial" w:eastAsia="等线" w:hAnsi="Arial"/>
                <w:sz w:val="18"/>
              </w:rPr>
              <w:t>5</w:t>
            </w:r>
            <w:r w:rsidRPr="00A20126">
              <w:rPr>
                <w:rFonts w:ascii="Arial" w:eastAsia="等线" w:hAnsi="Arial"/>
                <w:sz w:val="18"/>
              </w:rPr>
              <w:t>.</w:t>
            </w:r>
          </w:p>
        </w:tc>
      </w:tr>
    </w:tbl>
    <w:p w14:paraId="135D053B" w14:textId="50B8AFDA" w:rsidR="002049ED" w:rsidRDefault="002049ED" w:rsidP="002049ED">
      <w:pPr>
        <w:pStyle w:val="TH"/>
        <w:rPr>
          <w:rFonts w:cs="Arial"/>
        </w:rPr>
      </w:pPr>
      <w:r>
        <w:rPr>
          <w:rFonts w:cs="Arial"/>
        </w:rPr>
        <w:t>Table 5.44.1.3-2: ΔR</w:t>
      </w:r>
      <w:r w:rsidRPr="00AC4AB0">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41"/>
        <w:gridCol w:w="1948"/>
        <w:gridCol w:w="1948"/>
        <w:gridCol w:w="1949"/>
      </w:tblGrid>
      <w:tr w:rsidR="002049ED" w:rsidRPr="00F92868" w14:paraId="7D05AB7A" w14:textId="77777777" w:rsidTr="002049ED">
        <w:trPr>
          <w:trHeight w:val="187"/>
          <w:jc w:val="center"/>
        </w:trPr>
        <w:tc>
          <w:tcPr>
            <w:tcW w:w="1741" w:type="dxa"/>
            <w:vMerge w:val="restart"/>
          </w:tcPr>
          <w:p w14:paraId="729E69D8" w14:textId="77777777" w:rsidR="002049ED" w:rsidRPr="00F92868" w:rsidRDefault="002049ED" w:rsidP="002049ED">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424F7343" w14:textId="77777777" w:rsidR="002049ED" w:rsidRPr="00F92868" w:rsidRDefault="002049ED" w:rsidP="002049ED">
            <w:pPr>
              <w:keepNext/>
              <w:keepLines/>
              <w:spacing w:after="0"/>
              <w:jc w:val="center"/>
              <w:rPr>
                <w:rFonts w:ascii="Arial" w:eastAsia="等线" w:hAnsi="Arial"/>
                <w:b/>
                <w:sz w:val="18"/>
              </w:rPr>
            </w:pPr>
            <w:r w:rsidRPr="00A20126">
              <w:rPr>
                <w:rFonts w:ascii="Arial" w:eastAsia="等线" w:hAnsi="Arial"/>
                <w:b/>
                <w:sz w:val="18"/>
              </w:rPr>
              <w:t>ΔR</w:t>
            </w:r>
            <w:r w:rsidRPr="00A20126">
              <w:rPr>
                <w:rFonts w:ascii="Arial" w:eastAsia="等线" w:hAnsi="Arial"/>
                <w:b/>
                <w:sz w:val="18"/>
                <w:vertAlign w:val="subscript"/>
              </w:rPr>
              <w:t>IB,c</w:t>
            </w:r>
            <w:r w:rsidRPr="00A20126">
              <w:rPr>
                <w:rFonts w:ascii="Arial" w:eastAsia="等线" w:hAnsi="Arial"/>
                <w:b/>
                <w:sz w:val="18"/>
              </w:rPr>
              <w:t xml:space="preserve"> for NR bands (dB)</w:t>
            </w:r>
            <w:r w:rsidRPr="00A20126">
              <w:rPr>
                <w:rFonts w:ascii="Arial" w:eastAsia="等线" w:hAnsi="Arial"/>
                <w:b/>
                <w:sz w:val="18"/>
                <w:vertAlign w:val="superscript"/>
              </w:rPr>
              <w:t>9</w:t>
            </w:r>
          </w:p>
        </w:tc>
      </w:tr>
      <w:tr w:rsidR="002049ED" w:rsidRPr="00F92868" w14:paraId="0126840E" w14:textId="77777777" w:rsidTr="002049ED">
        <w:trPr>
          <w:trHeight w:val="187"/>
          <w:jc w:val="center"/>
        </w:trPr>
        <w:tc>
          <w:tcPr>
            <w:tcW w:w="1741" w:type="dxa"/>
            <w:vMerge/>
            <w:tcBorders>
              <w:bottom w:val="single" w:sz="4" w:space="0" w:color="auto"/>
            </w:tcBorders>
          </w:tcPr>
          <w:p w14:paraId="5D9054DD" w14:textId="77777777" w:rsidR="002049ED" w:rsidRPr="00F92868" w:rsidRDefault="002049ED" w:rsidP="002049ED">
            <w:pPr>
              <w:keepNext/>
              <w:keepLines/>
              <w:spacing w:after="0"/>
              <w:jc w:val="center"/>
              <w:rPr>
                <w:rFonts w:ascii="Arial" w:eastAsia="等线" w:hAnsi="Arial"/>
                <w:b/>
                <w:sz w:val="18"/>
              </w:rPr>
            </w:pPr>
          </w:p>
        </w:tc>
        <w:tc>
          <w:tcPr>
            <w:tcW w:w="5845" w:type="dxa"/>
            <w:gridSpan w:val="3"/>
            <w:vAlign w:val="center"/>
          </w:tcPr>
          <w:p w14:paraId="051491B5" w14:textId="77777777" w:rsidR="002049ED" w:rsidRPr="00F92868" w:rsidRDefault="002049ED" w:rsidP="002049ED">
            <w:pPr>
              <w:keepNext/>
              <w:keepLines/>
              <w:spacing w:after="0"/>
              <w:jc w:val="center"/>
              <w:rPr>
                <w:rFonts w:ascii="Arial" w:eastAsia="等线" w:hAnsi="Arial"/>
                <w:b/>
                <w:sz w:val="18"/>
              </w:rPr>
            </w:pPr>
            <w:r w:rsidRPr="00A20126">
              <w:rPr>
                <w:rFonts w:ascii="Arial" w:eastAsia="等线" w:hAnsi="Arial"/>
                <w:b/>
                <w:sz w:val="18"/>
              </w:rPr>
              <w:t>Component band in order of bands in configuration</w:t>
            </w:r>
            <w:r w:rsidRPr="00A20126">
              <w:rPr>
                <w:rFonts w:ascii="Arial" w:eastAsia="等线" w:hAnsi="Arial"/>
                <w:b/>
                <w:sz w:val="18"/>
                <w:vertAlign w:val="superscript"/>
              </w:rPr>
              <w:t>10</w:t>
            </w:r>
          </w:p>
        </w:tc>
      </w:tr>
      <w:tr w:rsidR="002049ED" w:rsidRPr="00F92868" w14:paraId="2BBA9D21" w14:textId="77777777" w:rsidTr="002049ED">
        <w:trPr>
          <w:trHeight w:val="187"/>
          <w:jc w:val="center"/>
        </w:trPr>
        <w:tc>
          <w:tcPr>
            <w:tcW w:w="1741" w:type="dxa"/>
            <w:shd w:val="clear" w:color="auto" w:fill="auto"/>
          </w:tcPr>
          <w:p w14:paraId="3DA4C283" w14:textId="77777777" w:rsidR="002049ED" w:rsidRPr="00F92868" w:rsidRDefault="002049ED" w:rsidP="002049ED">
            <w:pPr>
              <w:keepNext/>
              <w:keepLines/>
              <w:spacing w:after="0"/>
              <w:jc w:val="center"/>
              <w:rPr>
                <w:rFonts w:ascii="Arial" w:eastAsia="等线" w:hAnsi="Arial"/>
                <w:sz w:val="18"/>
                <w:lang w:eastAsia="zh-CN"/>
              </w:rPr>
            </w:pPr>
            <w:r w:rsidRPr="003474CF">
              <w:rPr>
                <w:rFonts w:ascii="Arial" w:eastAsia="等线" w:hAnsi="Arial"/>
                <w:sz w:val="18"/>
                <w:lang w:eastAsia="zh-CN"/>
              </w:rPr>
              <w:t>CA_n41-n77-n85</w:t>
            </w:r>
          </w:p>
        </w:tc>
        <w:tc>
          <w:tcPr>
            <w:tcW w:w="1948" w:type="dxa"/>
            <w:vAlign w:val="center"/>
          </w:tcPr>
          <w:p w14:paraId="74C6E29F" w14:textId="77777777" w:rsidR="002049ED" w:rsidRPr="00F92868" w:rsidRDefault="002049ED" w:rsidP="002049ED">
            <w:pPr>
              <w:keepNext/>
              <w:keepLines/>
              <w:spacing w:after="0"/>
              <w:jc w:val="center"/>
              <w:rPr>
                <w:rFonts w:ascii="Arial" w:eastAsia="等线" w:hAnsi="Arial"/>
                <w:sz w:val="18"/>
                <w:lang w:eastAsia="zh-CN"/>
              </w:rPr>
            </w:pPr>
            <w:r>
              <w:rPr>
                <w:rFonts w:ascii="Arial" w:eastAsia="等线" w:hAnsi="Arial"/>
                <w:color w:val="000000"/>
                <w:sz w:val="18"/>
                <w:lang w:val="en-US" w:eastAsia="zh-CN"/>
              </w:rPr>
              <w:t>0.5</w:t>
            </w:r>
          </w:p>
        </w:tc>
        <w:tc>
          <w:tcPr>
            <w:tcW w:w="1948" w:type="dxa"/>
            <w:vAlign w:val="center"/>
          </w:tcPr>
          <w:p w14:paraId="0CF0DA90" w14:textId="77777777" w:rsidR="002049ED" w:rsidRPr="00F92868" w:rsidRDefault="002049ED" w:rsidP="002049ED">
            <w:pPr>
              <w:keepNext/>
              <w:keepLines/>
              <w:spacing w:after="0"/>
              <w:jc w:val="center"/>
              <w:rPr>
                <w:rFonts w:ascii="Arial" w:eastAsia="等线" w:hAnsi="Arial"/>
                <w:sz w:val="18"/>
                <w:lang w:eastAsia="zh-CN"/>
              </w:rPr>
            </w:pPr>
            <w:r>
              <w:rPr>
                <w:rFonts w:ascii="Arial" w:eastAsia="等线" w:hAnsi="Arial"/>
                <w:sz w:val="18"/>
                <w:lang w:eastAsia="zh-CN"/>
              </w:rPr>
              <w:t>0.5</w:t>
            </w:r>
          </w:p>
        </w:tc>
        <w:tc>
          <w:tcPr>
            <w:tcW w:w="1949" w:type="dxa"/>
            <w:vAlign w:val="center"/>
          </w:tcPr>
          <w:p w14:paraId="0EFD6FE7" w14:textId="77777777" w:rsidR="002049ED" w:rsidRPr="00F92868" w:rsidRDefault="002049ED" w:rsidP="002049ED">
            <w:pPr>
              <w:keepNext/>
              <w:keepLines/>
              <w:spacing w:after="0"/>
              <w:jc w:val="center"/>
              <w:rPr>
                <w:rFonts w:ascii="Arial" w:eastAsia="等线" w:hAnsi="Arial"/>
                <w:sz w:val="18"/>
                <w:lang w:eastAsia="zh-CN"/>
              </w:rPr>
            </w:pPr>
            <w:r>
              <w:rPr>
                <w:rFonts w:ascii="Arial" w:eastAsia="等线" w:hAnsi="Arial"/>
                <w:color w:val="000000"/>
                <w:sz w:val="18"/>
                <w:lang w:val="en-US" w:eastAsia="zh-CN"/>
              </w:rPr>
              <w:t>0.5</w:t>
            </w:r>
          </w:p>
        </w:tc>
      </w:tr>
      <w:tr w:rsidR="002049ED" w:rsidRPr="00F92868" w14:paraId="7C95F5E7" w14:textId="77777777" w:rsidTr="002049ED">
        <w:trPr>
          <w:trHeight w:val="187"/>
          <w:jc w:val="center"/>
        </w:trPr>
        <w:tc>
          <w:tcPr>
            <w:tcW w:w="7586" w:type="dxa"/>
            <w:gridSpan w:val="4"/>
            <w:tcBorders>
              <w:bottom w:val="single" w:sz="4" w:space="0" w:color="auto"/>
            </w:tcBorders>
            <w:shd w:val="clear" w:color="auto" w:fill="auto"/>
          </w:tcPr>
          <w:p w14:paraId="312AB4E9" w14:textId="77777777" w:rsidR="002049ED" w:rsidRPr="00A20126" w:rsidRDefault="002049ED" w:rsidP="002049ED">
            <w:pPr>
              <w:keepLines/>
              <w:spacing w:after="0"/>
              <w:ind w:left="870" w:hanging="870"/>
              <w:rPr>
                <w:rFonts w:eastAsia="等线" w:cs="Arial"/>
                <w:lang w:eastAsia="ja-JP"/>
              </w:rPr>
            </w:pPr>
            <w:r w:rsidRPr="00A20126">
              <w:rPr>
                <w:rFonts w:ascii="Arial" w:eastAsia="等线" w:hAnsi="Arial" w:cs="Arial"/>
                <w:sz w:val="18"/>
                <w:lang w:eastAsia="ja-JP"/>
              </w:rPr>
              <w:t>NOTE 9:</w:t>
            </w:r>
            <w:r w:rsidRPr="00A20126">
              <w:rPr>
                <w:rFonts w:ascii="Arial" w:eastAsia="等线" w:hAnsi="Arial" w:cs="Arial"/>
                <w:sz w:val="18"/>
                <w:lang w:eastAsia="ja-JP"/>
              </w:rPr>
              <w:tab/>
              <w:t xml:space="preserve"> “-” denotes ΔR</w:t>
            </w:r>
            <w:r w:rsidRPr="00A20126">
              <w:rPr>
                <w:rFonts w:ascii="Arial" w:eastAsia="等线" w:hAnsi="Arial" w:cs="Arial"/>
                <w:sz w:val="18"/>
                <w:vertAlign w:val="subscript"/>
                <w:lang w:eastAsia="ja-JP"/>
              </w:rPr>
              <w:t>IB,c</w:t>
            </w:r>
            <w:r w:rsidRPr="00A20126">
              <w:rPr>
                <w:rFonts w:ascii="Arial" w:eastAsia="等线" w:hAnsi="Arial" w:cs="Arial"/>
                <w:sz w:val="18"/>
                <w:lang w:eastAsia="ja-JP"/>
              </w:rPr>
              <w:t xml:space="preserve"> = 0.</w:t>
            </w:r>
          </w:p>
          <w:p w14:paraId="4E6B11C8" w14:textId="77777777" w:rsidR="002049ED" w:rsidRDefault="002049ED" w:rsidP="002049ED">
            <w:pPr>
              <w:keepLines/>
              <w:spacing w:after="0"/>
              <w:ind w:left="870" w:hanging="870"/>
              <w:rPr>
                <w:rFonts w:ascii="Arial" w:eastAsia="等线" w:hAnsi="Arial"/>
                <w:color w:val="000000"/>
                <w:sz w:val="18"/>
                <w:lang w:val="en-US" w:eastAsia="zh-CN"/>
              </w:rPr>
            </w:pPr>
            <w:r w:rsidRPr="00A20126">
              <w:rPr>
                <w:rFonts w:ascii="Arial" w:eastAsia="等线" w:hAnsi="Arial" w:cs="Arial"/>
                <w:sz w:val="18"/>
                <w:lang w:eastAsia="ja-JP"/>
              </w:rPr>
              <w:lastRenderedPageBreak/>
              <w:t>NOTE 10:</w:t>
            </w:r>
            <w:r w:rsidRPr="00A20126">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A20126">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A20126">
              <w:rPr>
                <w:rFonts w:ascii="Arial" w:eastAsia="等线" w:hAnsi="Arial" w:cs="Arial"/>
                <w:sz w:val="18"/>
                <w:lang w:eastAsia="ja-JP"/>
              </w:rPr>
              <w:t>.</w:t>
            </w:r>
          </w:p>
        </w:tc>
      </w:tr>
    </w:tbl>
    <w:p w14:paraId="20078D5D" w14:textId="627D68D6" w:rsidR="002049ED" w:rsidRPr="00F937E3" w:rsidRDefault="002049ED" w:rsidP="002049ED">
      <w:pPr>
        <w:pStyle w:val="31"/>
      </w:pPr>
      <w:bookmarkStart w:id="476" w:name="_Toc136288425"/>
      <w:r>
        <w:lastRenderedPageBreak/>
        <w:t>5.44.2</w:t>
      </w:r>
      <w:r>
        <w:tab/>
        <w:t>Specific for 2 bands UL CA</w:t>
      </w:r>
      <w:bookmarkEnd w:id="476"/>
    </w:p>
    <w:p w14:paraId="5CC6F8BB" w14:textId="29EFCEA5" w:rsidR="002049ED" w:rsidRDefault="002049ED" w:rsidP="002049ED">
      <w:pPr>
        <w:pStyle w:val="41"/>
      </w:pPr>
      <w:bookmarkStart w:id="477" w:name="_Toc136288426"/>
      <w:r>
        <w:rPr>
          <w:rFonts w:hint="eastAsia"/>
        </w:rPr>
        <w:t>5.</w:t>
      </w:r>
      <w:r>
        <w:t>44</w:t>
      </w:r>
      <w:r>
        <w:rPr>
          <w:rFonts w:hint="eastAsia"/>
        </w:rPr>
        <w:t>.</w:t>
      </w:r>
      <w:r>
        <w:t>2.1</w:t>
      </w:r>
      <w:r>
        <w:tab/>
      </w:r>
      <w:r>
        <w:rPr>
          <w:rFonts w:hint="eastAsia"/>
        </w:rPr>
        <w:t>UE co-existence studies</w:t>
      </w:r>
      <w:bookmarkEnd w:id="477"/>
    </w:p>
    <w:p w14:paraId="584116DE" w14:textId="77777777" w:rsidR="002049ED" w:rsidRPr="00F31DF3" w:rsidRDefault="002049ED" w:rsidP="002049ED">
      <w:pPr>
        <w:pStyle w:val="af1"/>
        <w:rPr>
          <w:rFonts w:cstheme="minorHAnsi"/>
          <w:szCs w:val="21"/>
          <w:lang w:eastAsia="ja-JP"/>
        </w:rPr>
      </w:pPr>
      <w:r>
        <w:rPr>
          <w:rFonts w:hint="eastAsia"/>
        </w:rPr>
        <w:t>UE co-existence</w:t>
      </w:r>
      <w:r>
        <w:t xml:space="preserve"> has been already studied for 2DL/1UL fallback combinations such as CA n41-n77, CA_n41-n85 and n77-n85 and the impact of harmonic interference has been clarified.</w:t>
      </w:r>
      <w:r>
        <w:rPr>
          <w:rFonts w:asciiTheme="minorEastAsia" w:hAnsiTheme="minorEastAsia" w:hint="eastAsia"/>
          <w:lang w:eastAsia="ja-JP"/>
        </w:rPr>
        <w:t xml:space="preserve"> </w:t>
      </w:r>
      <w:r>
        <w:rPr>
          <w:rFonts w:cstheme="minorHAnsi"/>
          <w:szCs w:val="21"/>
          <w:lang w:eastAsia="zh-TW"/>
        </w:rPr>
        <w:t>T</w:t>
      </w:r>
      <w:r w:rsidRPr="00F31DF3">
        <w:rPr>
          <w:rFonts w:cstheme="minorHAnsi"/>
          <w:szCs w:val="21"/>
          <w:lang w:eastAsia="zh-CN"/>
        </w:rPr>
        <w:t xml:space="preserve">he </w:t>
      </w:r>
      <w:r w:rsidRPr="00F31DF3">
        <w:rPr>
          <w:rFonts w:cstheme="minorHAnsi"/>
          <w:szCs w:val="21"/>
          <w:lang w:eastAsia="ja-JP"/>
        </w:rPr>
        <w:t>own Rx impact of the 3</w:t>
      </w:r>
      <w:r w:rsidRPr="00F31DF3">
        <w:rPr>
          <w:rFonts w:cstheme="minorHAnsi"/>
          <w:szCs w:val="21"/>
          <w:vertAlign w:val="superscript"/>
          <w:lang w:eastAsia="ja-JP"/>
        </w:rPr>
        <w:t>rd</w:t>
      </w:r>
      <w:r w:rsidRPr="00F31DF3">
        <w:rPr>
          <w:rFonts w:cstheme="minorHAnsi"/>
          <w:szCs w:val="21"/>
          <w:lang w:eastAsia="ja-JP"/>
        </w:rPr>
        <w:t xml:space="preserve"> band is </w:t>
      </w:r>
      <w:r w:rsidRPr="00F31DF3">
        <w:rPr>
          <w:rFonts w:cstheme="minorHAnsi"/>
          <w:szCs w:val="21"/>
          <w:lang w:eastAsia="zh-CN"/>
        </w:rPr>
        <w:t xml:space="preserve">shown as </w:t>
      </w:r>
      <w:r w:rsidRPr="00F31DF3">
        <w:rPr>
          <w:rFonts w:cstheme="minorHAnsi"/>
          <w:szCs w:val="21"/>
          <w:lang w:eastAsia="ja-JP"/>
        </w:rPr>
        <w:t>the followings.</w:t>
      </w:r>
    </w:p>
    <w:p w14:paraId="541722EE" w14:textId="77777777" w:rsidR="002049ED" w:rsidRPr="00F31DF3" w:rsidRDefault="002049ED" w:rsidP="002049ED">
      <w:pPr>
        <w:pStyle w:val="af1"/>
        <w:rPr>
          <w:rFonts w:cstheme="minorHAnsi"/>
          <w:szCs w:val="21"/>
          <w:lang w:eastAsia="ja-JP"/>
        </w:rPr>
      </w:pPr>
    </w:p>
    <w:p w14:paraId="16A3EDF6" w14:textId="6CCF0307" w:rsidR="002049ED" w:rsidRDefault="002049ED" w:rsidP="003474CF">
      <w:pPr>
        <w:ind w:left="284"/>
      </w:pPr>
      <w:r w:rsidRPr="005315A5">
        <w:rPr>
          <w:rFonts w:eastAsia="Times New Roman"/>
          <w:iCs/>
        </w:rPr>
        <w:t xml:space="preserve">–   </w:t>
      </w:r>
      <w:r>
        <w:rPr>
          <w:rFonts w:eastAsia="Times New Roman"/>
          <w:iCs/>
        </w:rPr>
        <w:t>2</w:t>
      </w:r>
      <w:r w:rsidRPr="003F7CDD">
        <w:rPr>
          <w:rFonts w:eastAsia="Times New Roman"/>
          <w:iCs/>
          <w:vertAlign w:val="superscript"/>
        </w:rPr>
        <w:t>nd</w:t>
      </w:r>
      <w:r>
        <w:rPr>
          <w:rFonts w:eastAsia="Times New Roman"/>
          <w:iCs/>
        </w:rPr>
        <w:t xml:space="preserve"> </w:t>
      </w:r>
      <w:r w:rsidRPr="002D6676">
        <w:rPr>
          <w:rFonts w:cstheme="minorHAnsi"/>
          <w:szCs w:val="21"/>
          <w:lang w:eastAsia="ko-KR"/>
        </w:rPr>
        <w:t>order IMD generated by</w:t>
      </w:r>
      <w:r>
        <w:t xml:space="preserve"> </w:t>
      </w:r>
      <w:r w:rsidRPr="002D6676">
        <w:rPr>
          <w:rFonts w:cstheme="minorHAnsi"/>
          <w:szCs w:val="21"/>
          <w:lang w:eastAsia="ko-KR"/>
        </w:rPr>
        <w:t xml:space="preserve">dual uplink of Band </w:t>
      </w:r>
      <w:r>
        <w:rPr>
          <w:rFonts w:eastAsia="宋体" w:cstheme="minorHAnsi"/>
          <w:szCs w:val="21"/>
        </w:rPr>
        <w:t>n41</w:t>
      </w:r>
      <w:r w:rsidRPr="002D6676">
        <w:rPr>
          <w:rFonts w:cstheme="minorHAnsi"/>
          <w:szCs w:val="21"/>
          <w:lang w:eastAsia="ko-KR"/>
        </w:rPr>
        <w:t xml:space="preserve"> + Band n77 in</w:t>
      </w:r>
      <w:r>
        <w:t xml:space="preserve">to </w:t>
      </w:r>
      <w:r w:rsidRPr="002D6676">
        <w:rPr>
          <w:rFonts w:cstheme="minorHAnsi"/>
          <w:szCs w:val="21"/>
          <w:lang w:eastAsia="ko-KR"/>
        </w:rPr>
        <w:t xml:space="preserve">own Rx of </w:t>
      </w:r>
      <w:r>
        <w:t>Band n85.</w:t>
      </w:r>
    </w:p>
    <w:p w14:paraId="29ECC69E" w14:textId="5CB41881" w:rsidR="002049ED" w:rsidRPr="002D6676" w:rsidRDefault="002049ED" w:rsidP="003474CF">
      <w:pPr>
        <w:ind w:left="284"/>
        <w:rPr>
          <w:rFonts w:cstheme="minorHAnsi"/>
          <w:szCs w:val="21"/>
          <w:lang w:eastAsia="ko-KR"/>
        </w:rPr>
      </w:pPr>
      <w:r w:rsidRPr="005315A5">
        <w:rPr>
          <w:rFonts w:eastAsia="Times New Roman"/>
          <w:iCs/>
        </w:rPr>
        <w:t xml:space="preserve">–   </w:t>
      </w:r>
      <w:r>
        <w:rPr>
          <w:rFonts w:eastAsia="Times New Roman"/>
          <w:iCs/>
        </w:rPr>
        <w:t>2</w:t>
      </w:r>
      <w:r w:rsidRPr="00DA477D">
        <w:rPr>
          <w:rFonts w:eastAsia="Times New Roman"/>
          <w:iCs/>
          <w:vertAlign w:val="superscript"/>
        </w:rPr>
        <w:t>nd</w:t>
      </w:r>
      <w:r>
        <w:rPr>
          <w:rFonts w:eastAsia="Times New Roman"/>
          <w:iCs/>
        </w:rPr>
        <w:t xml:space="preserve"> and 3</w:t>
      </w:r>
      <w:r w:rsidRPr="00DA477D">
        <w:rPr>
          <w:rFonts w:eastAsia="Times New Roman"/>
          <w:iCs/>
          <w:vertAlign w:val="superscript"/>
        </w:rPr>
        <w:t>rd</w:t>
      </w:r>
      <w:r>
        <w:rPr>
          <w:rFonts w:eastAsia="Times New Roman"/>
          <w:iCs/>
        </w:rPr>
        <w:t xml:space="preserve"> </w:t>
      </w:r>
      <w:r w:rsidRPr="002D6676">
        <w:rPr>
          <w:rFonts w:cstheme="minorHAnsi"/>
          <w:szCs w:val="21"/>
          <w:lang w:eastAsia="ko-KR"/>
        </w:rPr>
        <w:t xml:space="preserve">order IMD generated by dual uplink of Band </w:t>
      </w:r>
      <w:r>
        <w:rPr>
          <w:rFonts w:eastAsia="宋体" w:cstheme="minorHAnsi"/>
          <w:szCs w:val="21"/>
        </w:rPr>
        <w:t>n77</w:t>
      </w:r>
      <w:r w:rsidRPr="002D6676">
        <w:rPr>
          <w:rFonts w:cstheme="minorHAnsi"/>
          <w:szCs w:val="21"/>
          <w:lang w:eastAsia="ko-KR"/>
        </w:rPr>
        <w:t xml:space="preserve"> + Band n85 may fall into own Rx of </w:t>
      </w:r>
      <w:r w:rsidRPr="002D6676">
        <w:rPr>
          <w:rFonts w:eastAsia="宋体" w:cstheme="minorHAnsi"/>
          <w:szCs w:val="21"/>
        </w:rPr>
        <w:t>B</w:t>
      </w:r>
      <w:r w:rsidRPr="002D6676">
        <w:rPr>
          <w:rFonts w:cstheme="minorHAnsi"/>
          <w:szCs w:val="21"/>
          <w:lang w:eastAsia="ko-KR"/>
        </w:rPr>
        <w:t xml:space="preserve">and </w:t>
      </w:r>
      <w:r>
        <w:rPr>
          <w:rFonts w:eastAsia="宋体" w:cstheme="minorHAnsi"/>
          <w:szCs w:val="21"/>
        </w:rPr>
        <w:t>n41</w:t>
      </w:r>
      <w:r w:rsidRPr="002D6676">
        <w:rPr>
          <w:rFonts w:cstheme="minorHAnsi"/>
          <w:szCs w:val="21"/>
        </w:rPr>
        <w:t>.</w:t>
      </w:r>
    </w:p>
    <w:p w14:paraId="7B8C637A" w14:textId="041CFB89" w:rsidR="002049ED" w:rsidRPr="002D6676" w:rsidRDefault="002049ED" w:rsidP="003474CF">
      <w:pPr>
        <w:ind w:left="284"/>
        <w:rPr>
          <w:rFonts w:cstheme="minorHAnsi"/>
          <w:szCs w:val="21"/>
          <w:lang w:eastAsia="ko-KR"/>
        </w:rPr>
      </w:pPr>
      <w:r w:rsidRPr="005315A5">
        <w:rPr>
          <w:rFonts w:eastAsia="Times New Roman"/>
          <w:iCs/>
        </w:rPr>
        <w:t xml:space="preserve">–   </w:t>
      </w:r>
      <w:r>
        <w:rPr>
          <w:rFonts w:eastAsia="Times New Roman"/>
          <w:iCs/>
        </w:rPr>
        <w:t>2</w:t>
      </w:r>
      <w:r w:rsidRPr="003F7CDD">
        <w:rPr>
          <w:rFonts w:eastAsia="Times New Roman"/>
          <w:iCs/>
          <w:vertAlign w:val="superscript"/>
        </w:rPr>
        <w:t>nd</w:t>
      </w:r>
      <w:r>
        <w:rPr>
          <w:rFonts w:eastAsia="Times New Roman"/>
          <w:iCs/>
        </w:rPr>
        <w:t xml:space="preserve"> and </w:t>
      </w:r>
      <w:r w:rsidRPr="002D6676">
        <w:rPr>
          <w:rFonts w:eastAsia="Times New Roman"/>
          <w:iCs/>
        </w:rPr>
        <w:t>3</w:t>
      </w:r>
      <w:r w:rsidRPr="002D6676">
        <w:rPr>
          <w:rFonts w:eastAsia="Times New Roman"/>
          <w:iCs/>
          <w:vertAlign w:val="superscript"/>
        </w:rPr>
        <w:t>rd</w:t>
      </w:r>
      <w:r>
        <w:rPr>
          <w:rFonts w:eastAsia="Times New Roman"/>
          <w:iCs/>
          <w:vertAlign w:val="superscript"/>
        </w:rPr>
        <w:t xml:space="preserve"> </w:t>
      </w:r>
      <w:r w:rsidRPr="002D6676">
        <w:rPr>
          <w:rFonts w:cstheme="minorHAnsi"/>
          <w:szCs w:val="21"/>
          <w:lang w:eastAsia="ko-KR"/>
        </w:rPr>
        <w:t xml:space="preserve">order IMD generated by dual uplink of Band </w:t>
      </w:r>
      <w:r>
        <w:rPr>
          <w:rFonts w:eastAsia="宋体" w:cstheme="minorHAnsi"/>
          <w:szCs w:val="21"/>
        </w:rPr>
        <w:t>n41</w:t>
      </w:r>
      <w:r w:rsidRPr="002D6676">
        <w:rPr>
          <w:rFonts w:cstheme="minorHAnsi"/>
          <w:szCs w:val="21"/>
          <w:lang w:eastAsia="ko-KR"/>
        </w:rPr>
        <w:t xml:space="preserve"> + Band n85 may fall into own Rx of </w:t>
      </w:r>
      <w:r w:rsidRPr="002D6676">
        <w:rPr>
          <w:rFonts w:eastAsia="宋体" w:cstheme="minorHAnsi"/>
          <w:szCs w:val="21"/>
        </w:rPr>
        <w:t>B</w:t>
      </w:r>
      <w:r w:rsidRPr="002D6676">
        <w:rPr>
          <w:rFonts w:cstheme="minorHAnsi"/>
          <w:szCs w:val="21"/>
          <w:lang w:eastAsia="ko-KR"/>
        </w:rPr>
        <w:t xml:space="preserve">and </w:t>
      </w:r>
      <w:r w:rsidRPr="002D6676">
        <w:rPr>
          <w:rFonts w:eastAsia="宋体" w:cstheme="minorHAnsi"/>
          <w:szCs w:val="21"/>
        </w:rPr>
        <w:t>n77</w:t>
      </w:r>
      <w:r w:rsidRPr="002D6676">
        <w:rPr>
          <w:rFonts w:cstheme="minorHAnsi"/>
          <w:szCs w:val="21"/>
        </w:rPr>
        <w:t>.</w:t>
      </w:r>
    </w:p>
    <w:p w14:paraId="53D1357B" w14:textId="77777777" w:rsidR="002049ED" w:rsidRDefault="002049ED" w:rsidP="002049ED">
      <w:pPr>
        <w:pStyle w:val="af1"/>
        <w:rPr>
          <w:rFonts w:eastAsia="PMingLiU"/>
          <w:lang w:eastAsia="zh-TW"/>
        </w:rPr>
      </w:pPr>
    </w:p>
    <w:p w14:paraId="1BFD9AC2" w14:textId="079D879B" w:rsidR="002049ED" w:rsidRDefault="002049ED" w:rsidP="002049ED">
      <w:pPr>
        <w:pStyle w:val="41"/>
      </w:pPr>
      <w:bookmarkStart w:id="478" w:name="_Toc136288427"/>
      <w:r>
        <w:rPr>
          <w:rFonts w:hint="eastAsia"/>
        </w:rPr>
        <w:t>5.</w:t>
      </w:r>
      <w:r>
        <w:t>44</w:t>
      </w:r>
      <w:r>
        <w:rPr>
          <w:rFonts w:hint="eastAsia"/>
        </w:rPr>
        <w:t>.</w:t>
      </w:r>
      <w:r>
        <w:t>2.2</w:t>
      </w:r>
      <w:r>
        <w:rPr>
          <w:rFonts w:hint="eastAsia"/>
        </w:rPr>
        <w:tab/>
        <w:t>REFSENS requirements</w:t>
      </w:r>
      <w:bookmarkEnd w:id="478"/>
    </w:p>
    <w:p w14:paraId="6B26CD9B" w14:textId="0F1BA2D0" w:rsidR="002049ED" w:rsidRPr="00F31DF3" w:rsidRDefault="002049ED" w:rsidP="002049ED">
      <w:pPr>
        <w:rPr>
          <w:szCs w:val="21"/>
        </w:rPr>
      </w:pPr>
      <w:r w:rsidRPr="00F31DF3">
        <w:rPr>
          <w:szCs w:val="21"/>
        </w:rPr>
        <w:t xml:space="preserve">Table </w:t>
      </w:r>
      <w:r>
        <w:rPr>
          <w:rFonts w:eastAsia="宋体" w:hint="eastAsia"/>
        </w:rPr>
        <w:t>5.</w:t>
      </w:r>
      <w:r>
        <w:rPr>
          <w:rFonts w:eastAsia="宋体"/>
        </w:rPr>
        <w:t>44</w:t>
      </w:r>
      <w:r>
        <w:rPr>
          <w:rFonts w:eastAsia="宋体" w:hint="eastAsia"/>
        </w:rPr>
        <w:t>.</w:t>
      </w:r>
      <w:r>
        <w:rPr>
          <w:rFonts w:eastAsia="宋体"/>
        </w:rPr>
        <w:t>2.2</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r w:rsidRPr="00E77B5F">
        <w:rPr>
          <w:rFonts w:cs="Arial"/>
          <w:szCs w:val="22"/>
          <w:lang w:val="en-US" w:eastAsia="zh-CN"/>
        </w:rPr>
        <w:t>DC_41A_n28A-n77A</w:t>
      </w:r>
      <w:r>
        <w:rPr>
          <w:rFonts w:cs="Arial"/>
          <w:szCs w:val="22"/>
          <w:lang w:val="en-US" w:eastAsia="zh-CN"/>
        </w:rPr>
        <w:t xml:space="preserve"> and </w:t>
      </w: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77</w:t>
      </w:r>
      <w:r w:rsidRPr="00EF5447">
        <w:rPr>
          <w:rFonts w:cs="Arial"/>
        </w:rPr>
        <w:t>A</w:t>
      </w:r>
      <w:r>
        <w:rPr>
          <w:rFonts w:cs="Arial"/>
          <w:szCs w:val="22"/>
          <w:lang w:val="en-US" w:eastAsia="zh-CN"/>
        </w:rPr>
        <w:t xml:space="preserve"> </w:t>
      </w:r>
      <w:r>
        <w:rPr>
          <w:szCs w:val="21"/>
        </w:rPr>
        <w:t>are reused.</w:t>
      </w:r>
    </w:p>
    <w:p w14:paraId="4AAA97F0" w14:textId="6DFDC5EB" w:rsidR="002049ED" w:rsidRPr="00A20126" w:rsidRDefault="002049ED" w:rsidP="002049ED">
      <w:pPr>
        <w:pStyle w:val="TH"/>
        <w:rPr>
          <w:rFonts w:cs="Arial"/>
        </w:rPr>
      </w:pPr>
      <w:r w:rsidRPr="00AC4AB0">
        <w:rPr>
          <w:rFonts w:cs="Arial"/>
        </w:rPr>
        <w:t xml:space="preserve">Table </w:t>
      </w:r>
      <w:r>
        <w:rPr>
          <w:rFonts w:cs="Arial"/>
        </w:rPr>
        <w:t>5.44</w:t>
      </w:r>
      <w:r w:rsidRPr="00A20126">
        <w:rPr>
          <w:rFonts w:cs="Arial"/>
        </w:rPr>
        <w:t>.2.2-1: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2049ED" w14:paraId="74EADDD5" w14:textId="77777777" w:rsidTr="002049ED">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tcPr>
          <w:p w14:paraId="0D93A9EF" w14:textId="77777777" w:rsidR="002049ED" w:rsidRDefault="002049ED" w:rsidP="002049ED">
            <w:pPr>
              <w:pStyle w:val="TAH"/>
            </w:pPr>
            <w:r>
              <w:t>Band / Channel bandwidth / N</w:t>
            </w:r>
            <w:r>
              <w:rPr>
                <w:vertAlign w:val="subscript"/>
              </w:rPr>
              <w:t>RB</w:t>
            </w:r>
            <w:r>
              <w:t xml:space="preserve"> / Duplex mode</w:t>
            </w:r>
          </w:p>
        </w:tc>
      </w:tr>
      <w:tr w:rsidR="002049ED" w14:paraId="412BDD17" w14:textId="77777777" w:rsidTr="002049ED">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14D346E" w14:textId="77777777" w:rsidR="002049ED" w:rsidRDefault="002049ED" w:rsidP="002049ED">
            <w:pPr>
              <w:pStyle w:val="TAH"/>
            </w:pPr>
            <w:r>
              <w:t xml:space="preserve">NR </w:t>
            </w:r>
            <w:r>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9E14A23" w14:textId="77777777" w:rsidR="002049ED" w:rsidRDefault="002049ED" w:rsidP="002049ED">
            <w:pPr>
              <w:pStyle w:val="TAH"/>
            </w:pPr>
            <w:r>
              <w:t>NR band</w:t>
            </w:r>
          </w:p>
        </w:tc>
        <w:tc>
          <w:tcPr>
            <w:tcW w:w="960" w:type="dxa"/>
            <w:tcBorders>
              <w:top w:val="single" w:sz="4" w:space="0" w:color="auto"/>
              <w:left w:val="single" w:sz="4" w:space="0" w:color="auto"/>
              <w:bottom w:val="single" w:sz="4" w:space="0" w:color="auto"/>
              <w:right w:val="single" w:sz="4" w:space="0" w:color="auto"/>
            </w:tcBorders>
          </w:tcPr>
          <w:p w14:paraId="12E5E308" w14:textId="77777777" w:rsidR="002049ED" w:rsidRDefault="002049ED" w:rsidP="002049ED">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184353DE" w14:textId="77777777" w:rsidR="002049ED" w:rsidRDefault="002049ED" w:rsidP="002049ED">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69F53AB2" w14:textId="77777777" w:rsidR="002049ED" w:rsidRDefault="002049ED" w:rsidP="002049ED">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7FD9B0B4" w14:textId="77777777" w:rsidR="002049ED" w:rsidRDefault="002049ED" w:rsidP="002049ED">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5D5CD4C3" w14:textId="77777777" w:rsidR="002049ED" w:rsidRDefault="002049ED" w:rsidP="002049ED">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4D5B21EB" w14:textId="77777777" w:rsidR="002049ED" w:rsidRDefault="002049ED" w:rsidP="002049ED">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3C310F7C" w14:textId="77777777" w:rsidR="002049ED" w:rsidRDefault="002049ED" w:rsidP="002049ED">
            <w:pPr>
              <w:pStyle w:val="TAH"/>
            </w:pPr>
            <w:r>
              <w:t>Source of IMD</w:t>
            </w:r>
          </w:p>
        </w:tc>
      </w:tr>
      <w:tr w:rsidR="002049ED" w14:paraId="594B79C0" w14:textId="77777777" w:rsidTr="002049E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ACD9B6A" w14:textId="77777777" w:rsidR="002049ED" w:rsidRDefault="002049ED" w:rsidP="002049ED">
            <w:pPr>
              <w:pStyle w:val="TAC"/>
              <w:rPr>
                <w:lang w:eastAsia="zh-CN"/>
              </w:rPr>
            </w:pPr>
            <w:r w:rsidRPr="00C8045A">
              <w:rPr>
                <w:rFonts w:eastAsia="宋体"/>
                <w:lang w:eastAsia="zh-CN"/>
              </w:rPr>
              <w:t>CA_</w:t>
            </w:r>
            <w:r>
              <w:rPr>
                <w:rFonts w:eastAsia="宋体"/>
                <w:lang w:eastAsia="zh-CN"/>
              </w:rPr>
              <w:t>n41</w:t>
            </w:r>
            <w:r w:rsidRPr="00C8045A">
              <w:rPr>
                <w:rFonts w:eastAsia="宋体"/>
                <w:lang w:eastAsia="zh-CN"/>
              </w:rPr>
              <w:t>-</w:t>
            </w:r>
            <w:r>
              <w:rPr>
                <w:rFonts w:eastAsia="宋体"/>
                <w:lang w:eastAsia="zh-CN"/>
              </w:rPr>
              <w:t>n77</w:t>
            </w:r>
            <w:r w:rsidRPr="00C8045A">
              <w:rPr>
                <w:rFonts w:eastAsia="宋体"/>
                <w:lang w:eastAsia="zh-CN"/>
              </w:rPr>
              <w:t>-n85</w:t>
            </w:r>
          </w:p>
        </w:tc>
        <w:tc>
          <w:tcPr>
            <w:tcW w:w="1146" w:type="dxa"/>
            <w:tcBorders>
              <w:top w:val="single" w:sz="4" w:space="0" w:color="auto"/>
              <w:left w:val="single" w:sz="4" w:space="0" w:color="auto"/>
              <w:right w:val="single" w:sz="4" w:space="0" w:color="auto"/>
            </w:tcBorders>
            <w:vAlign w:val="center"/>
          </w:tcPr>
          <w:p w14:paraId="4CD0061A" w14:textId="77777777" w:rsidR="002049ED" w:rsidRDefault="002049ED" w:rsidP="002049ED">
            <w:pPr>
              <w:pStyle w:val="TAC"/>
              <w:rPr>
                <w:lang w:eastAsia="zh-CN"/>
              </w:rPr>
            </w:pPr>
            <w:r>
              <w:rPr>
                <w:rFonts w:cs="Arial"/>
                <w:color w:val="000000"/>
                <w:szCs w:val="18"/>
                <w:lang w:eastAsia="sv-SE"/>
              </w:rPr>
              <w:t>n41</w:t>
            </w:r>
          </w:p>
        </w:tc>
        <w:tc>
          <w:tcPr>
            <w:tcW w:w="960" w:type="dxa"/>
            <w:tcBorders>
              <w:top w:val="single" w:sz="4" w:space="0" w:color="auto"/>
              <w:left w:val="single" w:sz="4" w:space="0" w:color="auto"/>
              <w:right w:val="single" w:sz="4" w:space="0" w:color="auto"/>
            </w:tcBorders>
          </w:tcPr>
          <w:p w14:paraId="6386F00E" w14:textId="77777777" w:rsidR="002049ED" w:rsidRPr="002125B5" w:rsidRDefault="002049ED" w:rsidP="002049ED">
            <w:pPr>
              <w:pStyle w:val="TAC"/>
              <w:rPr>
                <w:lang w:eastAsia="zh-CN"/>
              </w:rPr>
            </w:pPr>
            <w:r>
              <w:rPr>
                <w:rFonts w:cs="Arial"/>
                <w:szCs w:val="18"/>
                <w:lang w:eastAsia="zh-CN"/>
              </w:rPr>
              <w:t>2687</w:t>
            </w:r>
          </w:p>
        </w:tc>
        <w:tc>
          <w:tcPr>
            <w:tcW w:w="964" w:type="dxa"/>
            <w:tcBorders>
              <w:top w:val="single" w:sz="4" w:space="0" w:color="auto"/>
              <w:left w:val="single" w:sz="4" w:space="0" w:color="auto"/>
              <w:right w:val="single" w:sz="4" w:space="0" w:color="auto"/>
            </w:tcBorders>
          </w:tcPr>
          <w:p w14:paraId="4AB43668" w14:textId="77777777" w:rsidR="002049ED" w:rsidRPr="002125B5" w:rsidRDefault="002049ED" w:rsidP="002049ED">
            <w:pPr>
              <w:pStyle w:val="TAC"/>
              <w:rPr>
                <w:lang w:eastAsia="zh-CN"/>
              </w:rPr>
            </w:pPr>
            <w:r>
              <w:rPr>
                <w:rFonts w:cs="Arial"/>
                <w:szCs w:val="18"/>
                <w:lang w:eastAsia="sv-SE"/>
              </w:rPr>
              <w:t>5</w:t>
            </w:r>
          </w:p>
        </w:tc>
        <w:tc>
          <w:tcPr>
            <w:tcW w:w="960" w:type="dxa"/>
            <w:tcBorders>
              <w:top w:val="single" w:sz="4" w:space="0" w:color="auto"/>
              <w:left w:val="single" w:sz="4" w:space="0" w:color="auto"/>
              <w:right w:val="single" w:sz="4" w:space="0" w:color="auto"/>
            </w:tcBorders>
          </w:tcPr>
          <w:p w14:paraId="7E980E24" w14:textId="77777777" w:rsidR="002049ED" w:rsidRPr="002125B5" w:rsidRDefault="002049ED" w:rsidP="002049ED">
            <w:pPr>
              <w:pStyle w:val="TAC"/>
              <w:rPr>
                <w:lang w:eastAsia="zh-CN"/>
              </w:rPr>
            </w:pPr>
            <w:r>
              <w:rPr>
                <w:rFonts w:cs="Arial"/>
                <w:szCs w:val="18"/>
                <w:lang w:eastAsia="zh-CN"/>
              </w:rPr>
              <w:t>25</w:t>
            </w:r>
          </w:p>
        </w:tc>
        <w:tc>
          <w:tcPr>
            <w:tcW w:w="960" w:type="dxa"/>
            <w:tcBorders>
              <w:top w:val="single" w:sz="4" w:space="0" w:color="auto"/>
              <w:left w:val="single" w:sz="4" w:space="0" w:color="auto"/>
              <w:right w:val="single" w:sz="4" w:space="0" w:color="auto"/>
            </w:tcBorders>
          </w:tcPr>
          <w:p w14:paraId="2A637D88" w14:textId="77777777" w:rsidR="002049ED" w:rsidRPr="002125B5" w:rsidRDefault="002049ED" w:rsidP="002049ED">
            <w:pPr>
              <w:pStyle w:val="TAC"/>
              <w:rPr>
                <w:lang w:eastAsia="zh-CN"/>
              </w:rPr>
            </w:pPr>
            <w:r>
              <w:rPr>
                <w:rFonts w:cs="Arial"/>
                <w:szCs w:val="18"/>
                <w:lang w:eastAsia="zh-CN"/>
              </w:rPr>
              <w:t>2687</w:t>
            </w:r>
          </w:p>
        </w:tc>
        <w:tc>
          <w:tcPr>
            <w:tcW w:w="977" w:type="dxa"/>
            <w:tcBorders>
              <w:top w:val="single" w:sz="4" w:space="0" w:color="auto"/>
              <w:left w:val="single" w:sz="4" w:space="0" w:color="auto"/>
              <w:bottom w:val="single" w:sz="4" w:space="0" w:color="auto"/>
              <w:right w:val="single" w:sz="4" w:space="0" w:color="auto"/>
            </w:tcBorders>
          </w:tcPr>
          <w:p w14:paraId="45D38706" w14:textId="77777777" w:rsidR="002049ED" w:rsidRPr="002125B5" w:rsidRDefault="002049ED" w:rsidP="002049ED">
            <w:pPr>
              <w:pStyle w:val="TAC"/>
              <w:rPr>
                <w:lang w:eastAsia="zh-CN"/>
              </w:rPr>
            </w:pPr>
            <w:r>
              <w:rPr>
                <w:rFonts w:cs="Arial"/>
                <w:szCs w:val="18"/>
                <w:lang w:eastAsia="ko-KR"/>
              </w:rPr>
              <w:t>N/A</w:t>
            </w:r>
          </w:p>
        </w:tc>
        <w:tc>
          <w:tcPr>
            <w:tcW w:w="828" w:type="dxa"/>
            <w:tcBorders>
              <w:top w:val="single" w:sz="4" w:space="0" w:color="auto"/>
              <w:left w:val="single" w:sz="4" w:space="0" w:color="auto"/>
              <w:right w:val="single" w:sz="4" w:space="0" w:color="auto"/>
            </w:tcBorders>
          </w:tcPr>
          <w:p w14:paraId="5EEFC8FE" w14:textId="77777777" w:rsidR="002049ED" w:rsidRPr="002125B5" w:rsidRDefault="002049ED" w:rsidP="002049ED">
            <w:pPr>
              <w:pStyle w:val="TAC"/>
              <w:rPr>
                <w:lang w:eastAsia="zh-CN"/>
              </w:rPr>
            </w:pPr>
            <w:r>
              <w:rPr>
                <w:rFonts w:cs="Arial"/>
                <w:szCs w:val="18"/>
                <w:lang w:eastAsia="zh-CN"/>
              </w:rPr>
              <w:t>TDD</w:t>
            </w:r>
          </w:p>
        </w:tc>
        <w:tc>
          <w:tcPr>
            <w:tcW w:w="1057" w:type="dxa"/>
            <w:tcBorders>
              <w:top w:val="single" w:sz="4" w:space="0" w:color="auto"/>
              <w:left w:val="single" w:sz="4" w:space="0" w:color="auto"/>
              <w:right w:val="single" w:sz="4" w:space="0" w:color="auto"/>
            </w:tcBorders>
            <w:vAlign w:val="center"/>
          </w:tcPr>
          <w:p w14:paraId="2FFEB3FB" w14:textId="77777777" w:rsidR="002049ED" w:rsidRPr="002125B5" w:rsidRDefault="002049ED" w:rsidP="002049ED">
            <w:pPr>
              <w:pStyle w:val="TAC"/>
              <w:rPr>
                <w:lang w:eastAsia="zh-CN"/>
              </w:rPr>
            </w:pPr>
            <w:r>
              <w:rPr>
                <w:rFonts w:cs="Arial"/>
                <w:szCs w:val="18"/>
                <w:lang w:eastAsia="ko-KR"/>
              </w:rPr>
              <w:t>N/A</w:t>
            </w:r>
          </w:p>
        </w:tc>
      </w:tr>
      <w:tr w:rsidR="002049ED" w14:paraId="192761D7" w14:textId="77777777" w:rsidTr="002049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F8AA539" w14:textId="77777777" w:rsidR="002049ED" w:rsidRDefault="002049ED" w:rsidP="002049ED">
            <w:pPr>
              <w:pStyle w:val="TAC"/>
              <w:rPr>
                <w:lang w:eastAsia="zh-CN"/>
              </w:rPr>
            </w:pPr>
          </w:p>
        </w:tc>
        <w:tc>
          <w:tcPr>
            <w:tcW w:w="1146" w:type="dxa"/>
            <w:tcBorders>
              <w:top w:val="single" w:sz="4" w:space="0" w:color="auto"/>
              <w:left w:val="single" w:sz="4" w:space="0" w:color="auto"/>
              <w:right w:val="single" w:sz="4" w:space="0" w:color="auto"/>
            </w:tcBorders>
            <w:vAlign w:val="center"/>
          </w:tcPr>
          <w:p w14:paraId="44F159D1" w14:textId="77777777" w:rsidR="002049ED" w:rsidRDefault="002049ED" w:rsidP="002049ED">
            <w:pPr>
              <w:pStyle w:val="TAC"/>
              <w:rPr>
                <w:lang w:eastAsia="zh-CN"/>
              </w:rPr>
            </w:pPr>
            <w:r>
              <w:rPr>
                <w:rFonts w:cs="Arial"/>
                <w:color w:val="000000"/>
                <w:szCs w:val="18"/>
                <w:lang w:eastAsia="zh-CN"/>
              </w:rPr>
              <w:t>n77</w:t>
            </w:r>
          </w:p>
        </w:tc>
        <w:tc>
          <w:tcPr>
            <w:tcW w:w="960" w:type="dxa"/>
            <w:tcBorders>
              <w:top w:val="single" w:sz="4" w:space="0" w:color="auto"/>
              <w:left w:val="single" w:sz="4" w:space="0" w:color="auto"/>
              <w:right w:val="single" w:sz="4" w:space="0" w:color="auto"/>
            </w:tcBorders>
          </w:tcPr>
          <w:p w14:paraId="7A0F8628" w14:textId="77777777" w:rsidR="002049ED" w:rsidRPr="002125B5" w:rsidRDefault="002049ED" w:rsidP="002049ED">
            <w:pPr>
              <w:pStyle w:val="TAC"/>
              <w:rPr>
                <w:lang w:eastAsia="zh-CN"/>
              </w:rPr>
            </w:pPr>
            <w:r>
              <w:rPr>
                <w:rFonts w:cs="Arial"/>
                <w:szCs w:val="18"/>
                <w:lang w:eastAsia="zh-CN"/>
              </w:rPr>
              <w:t>3420</w:t>
            </w:r>
          </w:p>
        </w:tc>
        <w:tc>
          <w:tcPr>
            <w:tcW w:w="964" w:type="dxa"/>
            <w:tcBorders>
              <w:top w:val="single" w:sz="4" w:space="0" w:color="auto"/>
              <w:left w:val="single" w:sz="4" w:space="0" w:color="auto"/>
              <w:right w:val="single" w:sz="4" w:space="0" w:color="auto"/>
            </w:tcBorders>
          </w:tcPr>
          <w:p w14:paraId="409AA790" w14:textId="77777777" w:rsidR="002049ED" w:rsidRPr="002125B5" w:rsidRDefault="002049ED" w:rsidP="002049ED">
            <w:pPr>
              <w:pStyle w:val="TAC"/>
              <w:rPr>
                <w:lang w:eastAsia="zh-CN"/>
              </w:rPr>
            </w:pPr>
            <w:r>
              <w:rPr>
                <w:rFonts w:cs="Arial"/>
                <w:szCs w:val="18"/>
                <w:lang w:eastAsia="sv-SE"/>
              </w:rPr>
              <w:t>10</w:t>
            </w:r>
          </w:p>
        </w:tc>
        <w:tc>
          <w:tcPr>
            <w:tcW w:w="960" w:type="dxa"/>
            <w:tcBorders>
              <w:top w:val="single" w:sz="4" w:space="0" w:color="auto"/>
              <w:left w:val="single" w:sz="4" w:space="0" w:color="auto"/>
              <w:right w:val="single" w:sz="4" w:space="0" w:color="auto"/>
            </w:tcBorders>
          </w:tcPr>
          <w:p w14:paraId="081B230C" w14:textId="77777777" w:rsidR="002049ED" w:rsidRPr="002125B5" w:rsidRDefault="002049ED" w:rsidP="002049ED">
            <w:pPr>
              <w:pStyle w:val="TAC"/>
              <w:rPr>
                <w:lang w:eastAsia="zh-CN"/>
              </w:rPr>
            </w:pPr>
            <w:r>
              <w:rPr>
                <w:rFonts w:cs="Arial"/>
                <w:szCs w:val="18"/>
                <w:lang w:eastAsia="zh-CN"/>
              </w:rPr>
              <w:t>50</w:t>
            </w:r>
          </w:p>
        </w:tc>
        <w:tc>
          <w:tcPr>
            <w:tcW w:w="960" w:type="dxa"/>
            <w:tcBorders>
              <w:top w:val="single" w:sz="4" w:space="0" w:color="auto"/>
              <w:left w:val="single" w:sz="4" w:space="0" w:color="auto"/>
              <w:right w:val="single" w:sz="4" w:space="0" w:color="auto"/>
            </w:tcBorders>
          </w:tcPr>
          <w:p w14:paraId="141C2DC6" w14:textId="77777777" w:rsidR="002049ED" w:rsidRPr="002125B5" w:rsidRDefault="002049ED" w:rsidP="002049ED">
            <w:pPr>
              <w:pStyle w:val="TAC"/>
              <w:rPr>
                <w:lang w:eastAsia="zh-CN"/>
              </w:rPr>
            </w:pPr>
            <w:r>
              <w:rPr>
                <w:rFonts w:cs="Arial"/>
                <w:szCs w:val="18"/>
                <w:lang w:eastAsia="zh-CN"/>
              </w:rPr>
              <w:t>3420</w:t>
            </w:r>
          </w:p>
        </w:tc>
        <w:tc>
          <w:tcPr>
            <w:tcW w:w="977" w:type="dxa"/>
            <w:tcBorders>
              <w:top w:val="single" w:sz="4" w:space="0" w:color="auto"/>
              <w:left w:val="single" w:sz="4" w:space="0" w:color="auto"/>
              <w:bottom w:val="single" w:sz="4" w:space="0" w:color="auto"/>
              <w:right w:val="single" w:sz="4" w:space="0" w:color="auto"/>
            </w:tcBorders>
          </w:tcPr>
          <w:p w14:paraId="1814B111" w14:textId="77777777" w:rsidR="002049ED" w:rsidRPr="002125B5" w:rsidRDefault="002049ED" w:rsidP="002049ED">
            <w:pPr>
              <w:pStyle w:val="TAC"/>
              <w:rPr>
                <w:lang w:eastAsia="zh-CN"/>
              </w:rPr>
            </w:pPr>
            <w:r>
              <w:rPr>
                <w:rFonts w:cs="Arial"/>
                <w:szCs w:val="18"/>
                <w:lang w:eastAsia="ko-KR"/>
              </w:rPr>
              <w:t>N/A</w:t>
            </w:r>
          </w:p>
        </w:tc>
        <w:tc>
          <w:tcPr>
            <w:tcW w:w="828" w:type="dxa"/>
            <w:tcBorders>
              <w:top w:val="single" w:sz="4" w:space="0" w:color="auto"/>
              <w:left w:val="single" w:sz="4" w:space="0" w:color="auto"/>
              <w:right w:val="single" w:sz="4" w:space="0" w:color="auto"/>
            </w:tcBorders>
          </w:tcPr>
          <w:p w14:paraId="6CD98C20" w14:textId="77777777" w:rsidR="002049ED" w:rsidRPr="002125B5" w:rsidRDefault="002049ED" w:rsidP="002049ED">
            <w:pPr>
              <w:pStyle w:val="TAC"/>
              <w:rPr>
                <w:lang w:eastAsia="zh-CN"/>
              </w:rPr>
            </w:pPr>
            <w:r>
              <w:rPr>
                <w:rFonts w:cs="Arial"/>
                <w:szCs w:val="18"/>
                <w:lang w:eastAsia="zh-CN"/>
              </w:rPr>
              <w:t>TDD</w:t>
            </w:r>
          </w:p>
        </w:tc>
        <w:tc>
          <w:tcPr>
            <w:tcW w:w="1057" w:type="dxa"/>
            <w:tcBorders>
              <w:top w:val="single" w:sz="4" w:space="0" w:color="auto"/>
              <w:left w:val="single" w:sz="4" w:space="0" w:color="auto"/>
              <w:right w:val="single" w:sz="4" w:space="0" w:color="auto"/>
            </w:tcBorders>
            <w:vAlign w:val="center"/>
          </w:tcPr>
          <w:p w14:paraId="70E1953E" w14:textId="77777777" w:rsidR="002049ED" w:rsidRPr="002125B5" w:rsidRDefault="002049ED" w:rsidP="002049ED">
            <w:pPr>
              <w:pStyle w:val="TAC"/>
              <w:rPr>
                <w:lang w:eastAsia="zh-CN"/>
              </w:rPr>
            </w:pPr>
            <w:r>
              <w:rPr>
                <w:rFonts w:cs="Arial"/>
                <w:szCs w:val="18"/>
                <w:lang w:eastAsia="ko-KR"/>
              </w:rPr>
              <w:t>N/A</w:t>
            </w:r>
          </w:p>
        </w:tc>
      </w:tr>
      <w:tr w:rsidR="002049ED" w14:paraId="72E206CA" w14:textId="77777777" w:rsidTr="002049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6E12164" w14:textId="77777777" w:rsidR="002049ED" w:rsidRDefault="002049ED" w:rsidP="002049E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CABA37" w14:textId="77777777" w:rsidR="002049ED" w:rsidRDefault="002049ED" w:rsidP="002049ED">
            <w:pPr>
              <w:pStyle w:val="TAC"/>
              <w:rPr>
                <w:lang w:eastAsia="zh-CN"/>
              </w:rPr>
            </w:pPr>
            <w:r>
              <w:rPr>
                <w:rFonts w:cs="Arial"/>
                <w:color w:val="000000"/>
                <w:szCs w:val="18"/>
                <w:lang w:eastAsia="sv-SE"/>
              </w:rPr>
              <w:t>n85</w:t>
            </w:r>
          </w:p>
        </w:tc>
        <w:tc>
          <w:tcPr>
            <w:tcW w:w="960" w:type="dxa"/>
            <w:tcBorders>
              <w:top w:val="single" w:sz="4" w:space="0" w:color="auto"/>
              <w:left w:val="single" w:sz="4" w:space="0" w:color="auto"/>
              <w:bottom w:val="single" w:sz="4" w:space="0" w:color="auto"/>
              <w:right w:val="single" w:sz="4" w:space="0" w:color="auto"/>
            </w:tcBorders>
          </w:tcPr>
          <w:p w14:paraId="5D56B55B" w14:textId="77777777" w:rsidR="002049ED" w:rsidRPr="002125B5" w:rsidRDefault="002049ED" w:rsidP="002049ED">
            <w:pPr>
              <w:pStyle w:val="TAC"/>
              <w:rPr>
                <w:lang w:eastAsia="zh-CN"/>
              </w:rPr>
            </w:pPr>
            <w:r>
              <w:rPr>
                <w:rFonts w:cs="Arial"/>
                <w:color w:val="000000"/>
                <w:szCs w:val="18"/>
                <w:lang w:eastAsia="zh-CN"/>
              </w:rPr>
              <w:t>703</w:t>
            </w:r>
          </w:p>
        </w:tc>
        <w:tc>
          <w:tcPr>
            <w:tcW w:w="964" w:type="dxa"/>
            <w:tcBorders>
              <w:top w:val="single" w:sz="4" w:space="0" w:color="auto"/>
              <w:left w:val="single" w:sz="4" w:space="0" w:color="auto"/>
              <w:bottom w:val="single" w:sz="4" w:space="0" w:color="auto"/>
              <w:right w:val="single" w:sz="4" w:space="0" w:color="auto"/>
            </w:tcBorders>
          </w:tcPr>
          <w:p w14:paraId="62785B0B" w14:textId="77777777" w:rsidR="002049ED" w:rsidRPr="002125B5" w:rsidRDefault="002049ED" w:rsidP="002049ED">
            <w:pPr>
              <w:pStyle w:val="TAC"/>
              <w:rPr>
                <w:lang w:eastAsia="zh-CN"/>
              </w:rPr>
            </w:pPr>
            <w:r>
              <w:rPr>
                <w:rFonts w:cs="Arial"/>
                <w:szCs w:val="18"/>
                <w:lang w:eastAsia="sv-SE"/>
              </w:rPr>
              <w:t>5</w:t>
            </w:r>
          </w:p>
        </w:tc>
        <w:tc>
          <w:tcPr>
            <w:tcW w:w="960" w:type="dxa"/>
            <w:tcBorders>
              <w:top w:val="single" w:sz="4" w:space="0" w:color="auto"/>
              <w:left w:val="single" w:sz="4" w:space="0" w:color="auto"/>
              <w:bottom w:val="single" w:sz="4" w:space="0" w:color="auto"/>
              <w:right w:val="single" w:sz="4" w:space="0" w:color="auto"/>
            </w:tcBorders>
          </w:tcPr>
          <w:p w14:paraId="3E499FEB" w14:textId="77777777" w:rsidR="002049ED" w:rsidRPr="002125B5" w:rsidRDefault="002049ED" w:rsidP="002049ED">
            <w:pPr>
              <w:pStyle w:val="TAC"/>
              <w:rPr>
                <w:lang w:eastAsia="zh-CN"/>
              </w:rPr>
            </w:pPr>
            <w:r>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988DBEE" w14:textId="77777777" w:rsidR="002049ED" w:rsidRPr="002125B5" w:rsidRDefault="002049ED" w:rsidP="002049ED">
            <w:pPr>
              <w:pStyle w:val="TAC"/>
              <w:rPr>
                <w:lang w:eastAsia="zh-CN"/>
              </w:rPr>
            </w:pPr>
            <w:r>
              <w:rPr>
                <w:rFonts w:cs="Arial"/>
                <w:color w:val="000000"/>
                <w:szCs w:val="18"/>
                <w:lang w:eastAsia="sv-SE"/>
              </w:rPr>
              <w:t>733</w:t>
            </w:r>
          </w:p>
        </w:tc>
        <w:tc>
          <w:tcPr>
            <w:tcW w:w="977" w:type="dxa"/>
            <w:tcBorders>
              <w:top w:val="single" w:sz="4" w:space="0" w:color="auto"/>
              <w:left w:val="single" w:sz="4" w:space="0" w:color="auto"/>
              <w:bottom w:val="single" w:sz="4" w:space="0" w:color="auto"/>
              <w:right w:val="single" w:sz="4" w:space="0" w:color="auto"/>
            </w:tcBorders>
          </w:tcPr>
          <w:p w14:paraId="0269FFF9" w14:textId="77777777" w:rsidR="002049ED" w:rsidRPr="002125B5" w:rsidRDefault="002049ED" w:rsidP="002049ED">
            <w:pPr>
              <w:pStyle w:val="TAC"/>
              <w:rPr>
                <w:lang w:eastAsia="zh-CN"/>
              </w:rPr>
            </w:pPr>
            <w:r>
              <w:rPr>
                <w:rFonts w:cs="Arial"/>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14:paraId="378DA403" w14:textId="77777777" w:rsidR="002049ED" w:rsidRPr="002125B5" w:rsidRDefault="002049ED" w:rsidP="002049ED">
            <w:pPr>
              <w:pStyle w:val="TAC"/>
              <w:rPr>
                <w:lang w:eastAsia="zh-CN"/>
              </w:rPr>
            </w:pPr>
            <w:r>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FD9D58B" w14:textId="77777777" w:rsidR="002049ED" w:rsidRPr="002125B5" w:rsidRDefault="002049ED" w:rsidP="002049ED">
            <w:pPr>
              <w:pStyle w:val="TAC"/>
              <w:rPr>
                <w:lang w:eastAsia="zh-CN"/>
              </w:rPr>
            </w:pPr>
            <w:r>
              <w:rPr>
                <w:rFonts w:cs="Arial"/>
                <w:szCs w:val="18"/>
                <w:lang w:eastAsia="ko-KR"/>
              </w:rPr>
              <w:t>IMD2</w:t>
            </w:r>
            <w:r>
              <w:rPr>
                <w:rFonts w:cs="Arial"/>
                <w:szCs w:val="18"/>
                <w:vertAlign w:val="superscript"/>
                <w:lang w:eastAsia="ko-KR"/>
              </w:rPr>
              <w:t>6</w:t>
            </w:r>
          </w:p>
        </w:tc>
      </w:tr>
      <w:tr w:rsidR="002049ED" w14:paraId="264614B8" w14:textId="77777777" w:rsidTr="002049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42B76A8" w14:textId="77777777" w:rsidR="002049ED" w:rsidRDefault="002049ED" w:rsidP="002049E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73EDDC" w14:textId="77777777" w:rsidR="002049ED" w:rsidRDefault="002049ED" w:rsidP="002049ED">
            <w:pPr>
              <w:pStyle w:val="TAC"/>
              <w:rPr>
                <w:color w:val="000000"/>
              </w:rPr>
            </w:pPr>
            <w:r>
              <w:rPr>
                <w:rFonts w:cs="Arial"/>
                <w:color w:val="000000"/>
                <w:szCs w:val="18"/>
                <w:lang w:eastAsia="sv-SE"/>
              </w:rPr>
              <w:t>n41</w:t>
            </w:r>
          </w:p>
        </w:tc>
        <w:tc>
          <w:tcPr>
            <w:tcW w:w="960" w:type="dxa"/>
            <w:tcBorders>
              <w:top w:val="single" w:sz="4" w:space="0" w:color="auto"/>
              <w:left w:val="single" w:sz="4" w:space="0" w:color="auto"/>
              <w:bottom w:val="single" w:sz="4" w:space="0" w:color="auto"/>
              <w:right w:val="single" w:sz="4" w:space="0" w:color="auto"/>
            </w:tcBorders>
          </w:tcPr>
          <w:p w14:paraId="6479012A" w14:textId="77777777" w:rsidR="002049ED" w:rsidRPr="00E42301" w:rsidRDefault="002049ED" w:rsidP="002049ED">
            <w:pPr>
              <w:pStyle w:val="TAC"/>
              <w:rPr>
                <w:rFonts w:cs="Arial"/>
                <w:szCs w:val="18"/>
              </w:rPr>
            </w:pPr>
            <w:r>
              <w:rPr>
                <w:rFonts w:cs="Arial"/>
                <w:color w:val="000000"/>
                <w:szCs w:val="18"/>
                <w:lang w:eastAsia="sv-SE"/>
              </w:rPr>
              <w:t>2 619</w:t>
            </w:r>
          </w:p>
        </w:tc>
        <w:tc>
          <w:tcPr>
            <w:tcW w:w="964" w:type="dxa"/>
            <w:tcBorders>
              <w:top w:val="single" w:sz="4" w:space="0" w:color="auto"/>
              <w:left w:val="single" w:sz="4" w:space="0" w:color="auto"/>
              <w:bottom w:val="single" w:sz="4" w:space="0" w:color="auto"/>
              <w:right w:val="single" w:sz="4" w:space="0" w:color="auto"/>
            </w:tcBorders>
          </w:tcPr>
          <w:p w14:paraId="112E85FF" w14:textId="77777777" w:rsidR="002049ED" w:rsidRPr="00E42301" w:rsidRDefault="002049ED" w:rsidP="002049ED">
            <w:pPr>
              <w:pStyle w:val="TAC"/>
              <w:rPr>
                <w:rFonts w:cs="Arial"/>
                <w:szCs w:val="18"/>
              </w:rPr>
            </w:pPr>
            <w:r>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0D74407" w14:textId="77777777" w:rsidR="002049ED" w:rsidRPr="00E42301" w:rsidRDefault="002049ED" w:rsidP="002049ED">
            <w:pPr>
              <w:pStyle w:val="TAC"/>
              <w:rPr>
                <w:rFonts w:cs="Arial"/>
                <w:szCs w:val="18"/>
              </w:rPr>
            </w:pPr>
            <w:r>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D59A9D2" w14:textId="77777777" w:rsidR="002049ED" w:rsidRPr="00E42301" w:rsidRDefault="002049ED" w:rsidP="002049ED">
            <w:pPr>
              <w:pStyle w:val="TAC"/>
              <w:rPr>
                <w:rFonts w:cs="Arial"/>
                <w:szCs w:val="18"/>
              </w:rPr>
            </w:pPr>
            <w:r>
              <w:rPr>
                <w:rFonts w:cs="Arial"/>
                <w:color w:val="000000"/>
                <w:szCs w:val="18"/>
                <w:lang w:eastAsia="sv-SE"/>
              </w:rPr>
              <w:t>2 619</w:t>
            </w:r>
          </w:p>
        </w:tc>
        <w:tc>
          <w:tcPr>
            <w:tcW w:w="977" w:type="dxa"/>
            <w:tcBorders>
              <w:top w:val="single" w:sz="4" w:space="0" w:color="auto"/>
              <w:left w:val="single" w:sz="4" w:space="0" w:color="auto"/>
              <w:bottom w:val="single" w:sz="4" w:space="0" w:color="auto"/>
              <w:right w:val="single" w:sz="4" w:space="0" w:color="auto"/>
            </w:tcBorders>
          </w:tcPr>
          <w:p w14:paraId="13D498A3" w14:textId="77777777" w:rsidR="002049ED" w:rsidRPr="00E42301" w:rsidRDefault="002049ED" w:rsidP="002049ED">
            <w:pPr>
              <w:pStyle w:val="TAC"/>
              <w:rPr>
                <w:rFonts w:cs="Arial"/>
                <w:szCs w:val="18"/>
              </w:rPr>
            </w:pPr>
            <w:r>
              <w:rPr>
                <w:rFonts w:cs="Arial"/>
                <w:szCs w:val="18"/>
                <w:lang w:eastAsia="sv-SE"/>
              </w:rPr>
              <w:t>29.5</w:t>
            </w:r>
          </w:p>
        </w:tc>
        <w:tc>
          <w:tcPr>
            <w:tcW w:w="828" w:type="dxa"/>
            <w:tcBorders>
              <w:top w:val="single" w:sz="4" w:space="0" w:color="auto"/>
              <w:left w:val="single" w:sz="4" w:space="0" w:color="auto"/>
              <w:bottom w:val="single" w:sz="4" w:space="0" w:color="auto"/>
              <w:right w:val="single" w:sz="4" w:space="0" w:color="auto"/>
            </w:tcBorders>
          </w:tcPr>
          <w:p w14:paraId="5DF0534B" w14:textId="77777777" w:rsidR="002049ED" w:rsidRPr="002125B5" w:rsidRDefault="002049ED" w:rsidP="002049ED">
            <w:pPr>
              <w:pStyle w:val="TAC"/>
              <w:rPr>
                <w:color w:val="000000"/>
                <w:lang w:eastAsia="zh-CN"/>
              </w:rPr>
            </w:pPr>
            <w:r>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7B85948" w14:textId="77777777" w:rsidR="002049ED" w:rsidRPr="002125B5" w:rsidRDefault="002049ED" w:rsidP="002049ED">
            <w:pPr>
              <w:pStyle w:val="TAC"/>
              <w:rPr>
                <w:rFonts w:cs="Arial"/>
                <w:szCs w:val="18"/>
              </w:rPr>
            </w:pPr>
            <w:r>
              <w:rPr>
                <w:rFonts w:cs="Arial"/>
                <w:szCs w:val="18"/>
                <w:lang w:eastAsia="ko-KR"/>
              </w:rPr>
              <w:t>IMD2</w:t>
            </w:r>
            <w:r>
              <w:rPr>
                <w:rFonts w:cs="Arial"/>
                <w:szCs w:val="18"/>
                <w:vertAlign w:val="superscript"/>
                <w:lang w:eastAsia="ko-KR"/>
              </w:rPr>
              <w:t>4.6</w:t>
            </w:r>
          </w:p>
        </w:tc>
      </w:tr>
      <w:tr w:rsidR="002049ED" w14:paraId="434F1CB3" w14:textId="77777777" w:rsidTr="002049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995B075" w14:textId="77777777" w:rsidR="002049ED" w:rsidRDefault="002049ED" w:rsidP="002049E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9F5BA3" w14:textId="77777777" w:rsidR="002049ED" w:rsidRDefault="002049ED" w:rsidP="002049ED">
            <w:pPr>
              <w:pStyle w:val="TAC"/>
              <w:rPr>
                <w:color w:val="000000"/>
              </w:rPr>
            </w:pPr>
            <w:r>
              <w:rPr>
                <w:rFonts w:cs="Arial"/>
                <w:color w:val="000000"/>
                <w:szCs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28B3B9B" w14:textId="77777777" w:rsidR="002049ED" w:rsidRPr="00E42301" w:rsidRDefault="002049ED" w:rsidP="002049ED">
            <w:pPr>
              <w:pStyle w:val="TAC"/>
              <w:rPr>
                <w:rFonts w:cs="Arial"/>
                <w:szCs w:val="18"/>
              </w:rPr>
            </w:pPr>
            <w:r>
              <w:rPr>
                <w:rFonts w:cs="Arial"/>
                <w:color w:val="000000"/>
                <w:szCs w:val="18"/>
                <w:lang w:eastAsia="sv-SE"/>
              </w:rPr>
              <w:t>3320</w:t>
            </w:r>
          </w:p>
        </w:tc>
        <w:tc>
          <w:tcPr>
            <w:tcW w:w="964" w:type="dxa"/>
            <w:tcBorders>
              <w:top w:val="single" w:sz="4" w:space="0" w:color="auto"/>
              <w:left w:val="single" w:sz="4" w:space="0" w:color="auto"/>
              <w:bottom w:val="single" w:sz="4" w:space="0" w:color="auto"/>
              <w:right w:val="single" w:sz="4" w:space="0" w:color="auto"/>
            </w:tcBorders>
          </w:tcPr>
          <w:p w14:paraId="227A7669" w14:textId="77777777" w:rsidR="002049ED" w:rsidRPr="00E42301" w:rsidRDefault="002049ED" w:rsidP="002049ED">
            <w:pPr>
              <w:pStyle w:val="TAC"/>
              <w:rPr>
                <w:rFonts w:cs="Arial"/>
                <w:szCs w:val="18"/>
              </w:rPr>
            </w:pPr>
            <w:r>
              <w:rPr>
                <w:rFonts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F1D7076" w14:textId="77777777" w:rsidR="002049ED" w:rsidRPr="00E42301" w:rsidRDefault="002049ED" w:rsidP="002049ED">
            <w:pPr>
              <w:pStyle w:val="TAC"/>
              <w:rPr>
                <w:rFonts w:cs="Arial"/>
                <w:szCs w:val="18"/>
              </w:rPr>
            </w:pPr>
            <w:r>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770424C" w14:textId="77777777" w:rsidR="002049ED" w:rsidRPr="00E42301" w:rsidRDefault="002049ED" w:rsidP="002049ED">
            <w:pPr>
              <w:pStyle w:val="TAC"/>
              <w:rPr>
                <w:rFonts w:cs="Arial"/>
                <w:szCs w:val="18"/>
              </w:rPr>
            </w:pPr>
            <w:r>
              <w:rPr>
                <w:rFonts w:cs="Arial"/>
                <w:color w:val="000000"/>
                <w:szCs w:val="18"/>
                <w:lang w:eastAsia="sv-SE"/>
              </w:rPr>
              <w:t>3320</w:t>
            </w:r>
          </w:p>
        </w:tc>
        <w:tc>
          <w:tcPr>
            <w:tcW w:w="977" w:type="dxa"/>
            <w:tcBorders>
              <w:top w:val="single" w:sz="4" w:space="0" w:color="auto"/>
              <w:left w:val="single" w:sz="4" w:space="0" w:color="auto"/>
              <w:bottom w:val="single" w:sz="4" w:space="0" w:color="auto"/>
              <w:right w:val="single" w:sz="4" w:space="0" w:color="auto"/>
            </w:tcBorders>
          </w:tcPr>
          <w:p w14:paraId="68AC38DF" w14:textId="77777777" w:rsidR="002049ED" w:rsidRPr="00E42301" w:rsidRDefault="002049ED" w:rsidP="002049ED">
            <w:pPr>
              <w:pStyle w:val="TAC"/>
              <w:rPr>
                <w:rFonts w:cs="Arial"/>
                <w:szCs w:val="18"/>
              </w:rPr>
            </w:pPr>
            <w:r>
              <w:rPr>
                <w:rFonts w:cs="Arial"/>
                <w:szCs w:val="18"/>
                <w:lang w:eastAsia="sv-SE"/>
              </w:rPr>
              <w:t>N/A</w:t>
            </w:r>
          </w:p>
        </w:tc>
        <w:tc>
          <w:tcPr>
            <w:tcW w:w="828" w:type="dxa"/>
            <w:tcBorders>
              <w:top w:val="single" w:sz="4" w:space="0" w:color="auto"/>
              <w:left w:val="single" w:sz="4" w:space="0" w:color="auto"/>
              <w:bottom w:val="single" w:sz="4" w:space="0" w:color="auto"/>
              <w:right w:val="single" w:sz="4" w:space="0" w:color="auto"/>
            </w:tcBorders>
          </w:tcPr>
          <w:p w14:paraId="320EA5FE" w14:textId="77777777" w:rsidR="002049ED" w:rsidRPr="002125B5" w:rsidRDefault="002049ED" w:rsidP="002049ED">
            <w:pPr>
              <w:pStyle w:val="TAC"/>
              <w:rPr>
                <w:color w:val="000000"/>
                <w:lang w:eastAsia="zh-CN"/>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702D916" w14:textId="77777777" w:rsidR="002049ED" w:rsidRPr="002125B5" w:rsidRDefault="002049ED" w:rsidP="002049ED">
            <w:pPr>
              <w:pStyle w:val="TAC"/>
              <w:rPr>
                <w:rFonts w:cs="Arial"/>
                <w:szCs w:val="18"/>
              </w:rPr>
            </w:pPr>
            <w:r>
              <w:rPr>
                <w:rFonts w:cs="Arial"/>
                <w:szCs w:val="18"/>
                <w:lang w:eastAsia="ko-KR"/>
              </w:rPr>
              <w:t>N/A</w:t>
            </w:r>
          </w:p>
        </w:tc>
      </w:tr>
      <w:tr w:rsidR="002049ED" w14:paraId="48CF7C7D" w14:textId="77777777" w:rsidTr="002049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D0CD4AB" w14:textId="77777777" w:rsidR="002049ED" w:rsidRDefault="002049ED" w:rsidP="002049E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479591" w14:textId="77777777" w:rsidR="002049ED" w:rsidRDefault="002049ED" w:rsidP="002049ED">
            <w:pPr>
              <w:pStyle w:val="TAC"/>
              <w:rPr>
                <w:color w:val="000000"/>
              </w:rPr>
            </w:pPr>
            <w:r>
              <w:rPr>
                <w:rFonts w:cs="Arial"/>
                <w:color w:val="000000"/>
                <w:szCs w:val="18"/>
                <w:lang w:eastAsia="sv-SE"/>
              </w:rPr>
              <w:t>n85</w:t>
            </w:r>
          </w:p>
        </w:tc>
        <w:tc>
          <w:tcPr>
            <w:tcW w:w="960" w:type="dxa"/>
            <w:tcBorders>
              <w:top w:val="single" w:sz="4" w:space="0" w:color="auto"/>
              <w:left w:val="single" w:sz="4" w:space="0" w:color="auto"/>
              <w:bottom w:val="single" w:sz="4" w:space="0" w:color="auto"/>
              <w:right w:val="single" w:sz="4" w:space="0" w:color="auto"/>
            </w:tcBorders>
          </w:tcPr>
          <w:p w14:paraId="55418F4D" w14:textId="77777777" w:rsidR="002049ED" w:rsidRPr="00E42301" w:rsidRDefault="002049ED" w:rsidP="002049ED">
            <w:pPr>
              <w:pStyle w:val="TAC"/>
              <w:rPr>
                <w:rFonts w:cs="Arial"/>
                <w:szCs w:val="18"/>
              </w:rPr>
            </w:pPr>
            <w:r>
              <w:rPr>
                <w:rFonts w:cs="Arial"/>
                <w:color w:val="000000"/>
                <w:szCs w:val="18"/>
                <w:lang w:eastAsia="sv-SE"/>
              </w:rPr>
              <w:t>701</w:t>
            </w:r>
          </w:p>
        </w:tc>
        <w:tc>
          <w:tcPr>
            <w:tcW w:w="964" w:type="dxa"/>
            <w:tcBorders>
              <w:top w:val="single" w:sz="4" w:space="0" w:color="auto"/>
              <w:left w:val="single" w:sz="4" w:space="0" w:color="auto"/>
              <w:bottom w:val="single" w:sz="4" w:space="0" w:color="auto"/>
              <w:right w:val="single" w:sz="4" w:space="0" w:color="auto"/>
            </w:tcBorders>
          </w:tcPr>
          <w:p w14:paraId="4F235C95" w14:textId="77777777" w:rsidR="002049ED" w:rsidRPr="00E42301" w:rsidRDefault="002049ED" w:rsidP="002049ED">
            <w:pPr>
              <w:pStyle w:val="TAC"/>
              <w:rPr>
                <w:rFonts w:cs="Arial"/>
                <w:szCs w:val="18"/>
              </w:rPr>
            </w:pPr>
            <w:r>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AA39FAA" w14:textId="77777777" w:rsidR="002049ED" w:rsidRPr="00E42301" w:rsidRDefault="002049ED" w:rsidP="002049ED">
            <w:pPr>
              <w:pStyle w:val="TAC"/>
              <w:rPr>
                <w:rFonts w:cs="Arial"/>
                <w:szCs w:val="18"/>
              </w:rPr>
            </w:pPr>
            <w:r>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23106F1" w14:textId="77777777" w:rsidR="002049ED" w:rsidRPr="00E42301" w:rsidRDefault="002049ED" w:rsidP="002049ED">
            <w:pPr>
              <w:pStyle w:val="TAC"/>
              <w:rPr>
                <w:rFonts w:cs="Arial"/>
                <w:szCs w:val="18"/>
              </w:rPr>
            </w:pPr>
            <w:r>
              <w:rPr>
                <w:rFonts w:cs="Arial"/>
                <w:color w:val="000000"/>
                <w:szCs w:val="18"/>
                <w:lang w:eastAsia="sv-SE"/>
              </w:rPr>
              <w:t>731</w:t>
            </w:r>
          </w:p>
        </w:tc>
        <w:tc>
          <w:tcPr>
            <w:tcW w:w="977" w:type="dxa"/>
            <w:tcBorders>
              <w:top w:val="single" w:sz="4" w:space="0" w:color="auto"/>
              <w:left w:val="single" w:sz="4" w:space="0" w:color="auto"/>
              <w:bottom w:val="single" w:sz="4" w:space="0" w:color="auto"/>
              <w:right w:val="single" w:sz="4" w:space="0" w:color="auto"/>
            </w:tcBorders>
          </w:tcPr>
          <w:p w14:paraId="7DE3F848" w14:textId="77777777" w:rsidR="002049ED" w:rsidRPr="00E42301" w:rsidRDefault="002049ED" w:rsidP="002049ED">
            <w:pPr>
              <w:pStyle w:val="TAC"/>
              <w:rPr>
                <w:rFonts w:cs="Arial"/>
                <w:szCs w:val="18"/>
              </w:rPr>
            </w:pPr>
            <w:r>
              <w:rPr>
                <w:rFonts w:cs="Arial"/>
                <w:szCs w:val="18"/>
                <w:lang w:eastAsia="sv-SE"/>
              </w:rPr>
              <w:t>N/A</w:t>
            </w:r>
          </w:p>
        </w:tc>
        <w:tc>
          <w:tcPr>
            <w:tcW w:w="828" w:type="dxa"/>
            <w:tcBorders>
              <w:top w:val="single" w:sz="4" w:space="0" w:color="auto"/>
              <w:left w:val="single" w:sz="4" w:space="0" w:color="auto"/>
              <w:bottom w:val="single" w:sz="4" w:space="0" w:color="auto"/>
              <w:right w:val="single" w:sz="4" w:space="0" w:color="auto"/>
            </w:tcBorders>
          </w:tcPr>
          <w:p w14:paraId="2DB8CCDB" w14:textId="77777777" w:rsidR="002049ED" w:rsidRPr="002125B5" w:rsidRDefault="002049ED" w:rsidP="002049ED">
            <w:pPr>
              <w:pStyle w:val="TAC"/>
              <w:rPr>
                <w:color w:val="000000"/>
                <w:lang w:eastAsia="zh-CN"/>
              </w:rPr>
            </w:pPr>
            <w:r>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597BA36" w14:textId="77777777" w:rsidR="002049ED" w:rsidRPr="002125B5" w:rsidRDefault="002049ED" w:rsidP="002049ED">
            <w:pPr>
              <w:pStyle w:val="TAC"/>
              <w:rPr>
                <w:rFonts w:cs="Arial"/>
                <w:szCs w:val="18"/>
              </w:rPr>
            </w:pPr>
            <w:r>
              <w:rPr>
                <w:rFonts w:cs="Arial"/>
                <w:szCs w:val="18"/>
                <w:lang w:eastAsia="ko-KR"/>
              </w:rPr>
              <w:t>N/A</w:t>
            </w:r>
          </w:p>
        </w:tc>
      </w:tr>
      <w:tr w:rsidR="002049ED" w14:paraId="30BE629C" w14:textId="77777777" w:rsidTr="002049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E79D34" w14:textId="77777777" w:rsidR="002049ED" w:rsidRDefault="002049ED" w:rsidP="002049E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86ACE9" w14:textId="77777777" w:rsidR="002049ED" w:rsidRDefault="002049ED" w:rsidP="002049ED">
            <w:pPr>
              <w:pStyle w:val="TAC"/>
              <w:rPr>
                <w:color w:val="000000"/>
              </w:rPr>
            </w:pPr>
            <w:r>
              <w:rPr>
                <w:rFonts w:cs="Arial"/>
                <w:color w:val="000000"/>
                <w:szCs w:val="18"/>
                <w:lang w:eastAsia="sv-SE"/>
              </w:rPr>
              <w:t>n41</w:t>
            </w:r>
          </w:p>
        </w:tc>
        <w:tc>
          <w:tcPr>
            <w:tcW w:w="960" w:type="dxa"/>
            <w:tcBorders>
              <w:top w:val="single" w:sz="4" w:space="0" w:color="auto"/>
              <w:left w:val="single" w:sz="4" w:space="0" w:color="auto"/>
              <w:bottom w:val="single" w:sz="4" w:space="0" w:color="auto"/>
              <w:right w:val="single" w:sz="4" w:space="0" w:color="auto"/>
            </w:tcBorders>
          </w:tcPr>
          <w:p w14:paraId="03A41208" w14:textId="77777777" w:rsidR="002049ED" w:rsidRPr="00E42301" w:rsidRDefault="002049ED" w:rsidP="002049ED">
            <w:pPr>
              <w:pStyle w:val="TAC"/>
              <w:rPr>
                <w:rFonts w:cs="Arial"/>
                <w:szCs w:val="18"/>
              </w:rPr>
            </w:pPr>
            <w:r>
              <w:rPr>
                <w:rFonts w:cs="Arial"/>
                <w:color w:val="000000"/>
                <w:szCs w:val="18"/>
                <w:lang w:eastAsia="sv-SE"/>
              </w:rPr>
              <w:t>2680</w:t>
            </w:r>
          </w:p>
        </w:tc>
        <w:tc>
          <w:tcPr>
            <w:tcW w:w="964" w:type="dxa"/>
            <w:tcBorders>
              <w:top w:val="single" w:sz="4" w:space="0" w:color="auto"/>
              <w:left w:val="single" w:sz="4" w:space="0" w:color="auto"/>
              <w:bottom w:val="single" w:sz="4" w:space="0" w:color="auto"/>
              <w:right w:val="single" w:sz="4" w:space="0" w:color="auto"/>
            </w:tcBorders>
          </w:tcPr>
          <w:p w14:paraId="485476E7" w14:textId="77777777" w:rsidR="002049ED" w:rsidRPr="00E42301" w:rsidRDefault="002049ED" w:rsidP="002049ED">
            <w:pPr>
              <w:pStyle w:val="TAC"/>
              <w:rPr>
                <w:rFonts w:cs="Arial"/>
                <w:szCs w:val="18"/>
              </w:rPr>
            </w:pPr>
            <w:r>
              <w:rPr>
                <w:rFonts w:cs="Arial"/>
                <w:szCs w:val="18"/>
                <w:lang w:eastAsia="sv-SE"/>
              </w:rPr>
              <w:t>5</w:t>
            </w:r>
          </w:p>
        </w:tc>
        <w:tc>
          <w:tcPr>
            <w:tcW w:w="960" w:type="dxa"/>
            <w:tcBorders>
              <w:top w:val="single" w:sz="4" w:space="0" w:color="auto"/>
              <w:left w:val="single" w:sz="4" w:space="0" w:color="auto"/>
              <w:bottom w:val="single" w:sz="4" w:space="0" w:color="auto"/>
              <w:right w:val="single" w:sz="4" w:space="0" w:color="auto"/>
            </w:tcBorders>
          </w:tcPr>
          <w:p w14:paraId="6B625D03" w14:textId="77777777" w:rsidR="002049ED" w:rsidRPr="00E42301" w:rsidRDefault="002049ED" w:rsidP="002049ED">
            <w:pPr>
              <w:pStyle w:val="TAC"/>
              <w:rPr>
                <w:rFonts w:cs="Arial"/>
                <w:szCs w:val="18"/>
              </w:rPr>
            </w:pPr>
            <w:r>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7973C98" w14:textId="77777777" w:rsidR="002049ED" w:rsidRPr="00E42301" w:rsidRDefault="002049ED" w:rsidP="002049ED">
            <w:pPr>
              <w:pStyle w:val="TAC"/>
              <w:rPr>
                <w:rFonts w:cs="Arial"/>
                <w:szCs w:val="18"/>
              </w:rPr>
            </w:pPr>
            <w:r>
              <w:rPr>
                <w:rFonts w:cs="Arial"/>
                <w:color w:val="000000"/>
                <w:szCs w:val="18"/>
                <w:lang w:eastAsia="sv-SE"/>
              </w:rPr>
              <w:t>2680</w:t>
            </w:r>
          </w:p>
        </w:tc>
        <w:tc>
          <w:tcPr>
            <w:tcW w:w="977" w:type="dxa"/>
            <w:tcBorders>
              <w:top w:val="single" w:sz="4" w:space="0" w:color="auto"/>
              <w:left w:val="single" w:sz="4" w:space="0" w:color="auto"/>
              <w:bottom w:val="single" w:sz="4" w:space="0" w:color="auto"/>
              <w:right w:val="single" w:sz="4" w:space="0" w:color="auto"/>
            </w:tcBorders>
          </w:tcPr>
          <w:p w14:paraId="3FFC5A7A" w14:textId="77777777" w:rsidR="002049ED" w:rsidRPr="00E42301" w:rsidRDefault="002049ED" w:rsidP="002049ED">
            <w:pPr>
              <w:pStyle w:val="TAC"/>
              <w:rPr>
                <w:rFonts w:cs="Arial"/>
                <w:szCs w:val="18"/>
              </w:rPr>
            </w:pPr>
            <w:r>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F27CA31" w14:textId="77777777" w:rsidR="002049ED" w:rsidRPr="002125B5" w:rsidRDefault="002049ED" w:rsidP="002049ED">
            <w:pPr>
              <w:pStyle w:val="TAC"/>
              <w:rPr>
                <w:color w:val="000000"/>
                <w:lang w:eastAsia="zh-CN"/>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484ABC4" w14:textId="77777777" w:rsidR="002049ED" w:rsidRPr="002125B5" w:rsidRDefault="002049ED" w:rsidP="002049ED">
            <w:pPr>
              <w:pStyle w:val="TAC"/>
              <w:rPr>
                <w:rFonts w:cs="Arial"/>
                <w:szCs w:val="18"/>
              </w:rPr>
            </w:pPr>
            <w:r>
              <w:rPr>
                <w:rFonts w:cs="Arial"/>
                <w:szCs w:val="18"/>
                <w:lang w:eastAsia="ko-KR"/>
              </w:rPr>
              <w:t>N/A</w:t>
            </w:r>
          </w:p>
        </w:tc>
      </w:tr>
      <w:tr w:rsidR="002049ED" w14:paraId="4317DE37" w14:textId="77777777" w:rsidTr="002049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2D9BD70" w14:textId="77777777" w:rsidR="002049ED" w:rsidRDefault="002049ED" w:rsidP="002049E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451F18" w14:textId="77777777" w:rsidR="002049ED" w:rsidRDefault="002049ED" w:rsidP="002049ED">
            <w:pPr>
              <w:pStyle w:val="TAC"/>
              <w:rPr>
                <w:color w:val="000000"/>
              </w:rPr>
            </w:pPr>
            <w:r>
              <w:rPr>
                <w:rFonts w:cs="Arial"/>
                <w:color w:val="000000"/>
                <w:szCs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4C6B867" w14:textId="77777777" w:rsidR="002049ED" w:rsidRPr="00E42301" w:rsidRDefault="002049ED" w:rsidP="002049ED">
            <w:pPr>
              <w:pStyle w:val="TAC"/>
              <w:rPr>
                <w:rFonts w:cs="Arial"/>
                <w:szCs w:val="18"/>
              </w:rPr>
            </w:pPr>
            <w:r>
              <w:rPr>
                <w:rFonts w:cs="Arial"/>
                <w:color w:val="000000"/>
                <w:szCs w:val="18"/>
                <w:lang w:eastAsia="sv-SE"/>
              </w:rPr>
              <w:t>3393</w:t>
            </w:r>
          </w:p>
        </w:tc>
        <w:tc>
          <w:tcPr>
            <w:tcW w:w="964" w:type="dxa"/>
            <w:tcBorders>
              <w:top w:val="single" w:sz="4" w:space="0" w:color="auto"/>
              <w:left w:val="single" w:sz="4" w:space="0" w:color="auto"/>
              <w:bottom w:val="single" w:sz="4" w:space="0" w:color="auto"/>
              <w:right w:val="single" w:sz="4" w:space="0" w:color="auto"/>
            </w:tcBorders>
          </w:tcPr>
          <w:p w14:paraId="369D3BB5" w14:textId="77777777" w:rsidR="002049ED" w:rsidRPr="00E42301" w:rsidRDefault="002049ED" w:rsidP="002049ED">
            <w:pPr>
              <w:pStyle w:val="TAC"/>
              <w:rPr>
                <w:rFonts w:cs="Arial"/>
                <w:szCs w:val="18"/>
              </w:rPr>
            </w:pPr>
            <w:r>
              <w:rPr>
                <w:rFonts w:cs="Arial"/>
                <w:szCs w:val="18"/>
                <w:lang w:eastAsia="sv-SE"/>
              </w:rPr>
              <w:t>10</w:t>
            </w:r>
          </w:p>
        </w:tc>
        <w:tc>
          <w:tcPr>
            <w:tcW w:w="960" w:type="dxa"/>
            <w:tcBorders>
              <w:top w:val="single" w:sz="4" w:space="0" w:color="auto"/>
              <w:left w:val="single" w:sz="4" w:space="0" w:color="auto"/>
              <w:bottom w:val="single" w:sz="4" w:space="0" w:color="auto"/>
              <w:right w:val="single" w:sz="4" w:space="0" w:color="auto"/>
            </w:tcBorders>
          </w:tcPr>
          <w:p w14:paraId="490864FF" w14:textId="77777777" w:rsidR="002049ED" w:rsidRPr="00E42301" w:rsidRDefault="002049ED" w:rsidP="002049ED">
            <w:pPr>
              <w:pStyle w:val="TAC"/>
              <w:rPr>
                <w:rFonts w:cs="Arial"/>
                <w:szCs w:val="18"/>
              </w:rPr>
            </w:pPr>
            <w:r>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2176719" w14:textId="77777777" w:rsidR="002049ED" w:rsidRPr="00E42301" w:rsidRDefault="002049ED" w:rsidP="002049ED">
            <w:pPr>
              <w:pStyle w:val="TAC"/>
              <w:rPr>
                <w:rFonts w:cs="Arial"/>
                <w:szCs w:val="18"/>
              </w:rPr>
            </w:pPr>
            <w:r>
              <w:rPr>
                <w:rFonts w:cs="Arial"/>
                <w:color w:val="000000"/>
                <w:szCs w:val="18"/>
                <w:lang w:eastAsia="sv-SE"/>
              </w:rPr>
              <w:t>3393</w:t>
            </w:r>
          </w:p>
        </w:tc>
        <w:tc>
          <w:tcPr>
            <w:tcW w:w="977" w:type="dxa"/>
            <w:tcBorders>
              <w:top w:val="single" w:sz="4" w:space="0" w:color="auto"/>
              <w:left w:val="single" w:sz="4" w:space="0" w:color="auto"/>
              <w:bottom w:val="single" w:sz="4" w:space="0" w:color="auto"/>
              <w:right w:val="single" w:sz="4" w:space="0" w:color="auto"/>
            </w:tcBorders>
          </w:tcPr>
          <w:p w14:paraId="36DB0977" w14:textId="77777777" w:rsidR="002049ED" w:rsidRPr="00E42301" w:rsidRDefault="002049ED" w:rsidP="002049ED">
            <w:pPr>
              <w:pStyle w:val="TAC"/>
              <w:rPr>
                <w:rFonts w:cs="Arial"/>
                <w:szCs w:val="18"/>
              </w:rPr>
            </w:pPr>
            <w:r>
              <w:rPr>
                <w:rFonts w:cs="Arial"/>
                <w:szCs w:val="18"/>
                <w:lang w:eastAsia="ko-KR"/>
              </w:rPr>
              <w:t>28.2</w:t>
            </w:r>
          </w:p>
        </w:tc>
        <w:tc>
          <w:tcPr>
            <w:tcW w:w="828" w:type="dxa"/>
            <w:tcBorders>
              <w:top w:val="single" w:sz="4" w:space="0" w:color="auto"/>
              <w:left w:val="single" w:sz="4" w:space="0" w:color="auto"/>
              <w:bottom w:val="single" w:sz="4" w:space="0" w:color="auto"/>
              <w:right w:val="single" w:sz="4" w:space="0" w:color="auto"/>
            </w:tcBorders>
          </w:tcPr>
          <w:p w14:paraId="0C06FCD7" w14:textId="77777777" w:rsidR="002049ED" w:rsidRPr="002125B5" w:rsidRDefault="002049ED" w:rsidP="002049ED">
            <w:pPr>
              <w:pStyle w:val="TAC"/>
              <w:rPr>
                <w:color w:val="000000"/>
                <w:lang w:eastAsia="zh-CN"/>
              </w:rPr>
            </w:pPr>
            <w:r>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31E7915" w14:textId="77777777" w:rsidR="002049ED" w:rsidRPr="002125B5" w:rsidRDefault="002049ED" w:rsidP="002049ED">
            <w:pPr>
              <w:pStyle w:val="TAC"/>
              <w:rPr>
                <w:rFonts w:cs="Arial"/>
                <w:szCs w:val="18"/>
              </w:rPr>
            </w:pPr>
            <w:r>
              <w:rPr>
                <w:rFonts w:cs="Arial"/>
                <w:szCs w:val="18"/>
                <w:lang w:eastAsia="ko-KR"/>
              </w:rPr>
              <w:t>IMD2</w:t>
            </w:r>
            <w:r>
              <w:rPr>
                <w:rFonts w:cs="Arial"/>
                <w:szCs w:val="18"/>
                <w:vertAlign w:val="superscript"/>
                <w:lang w:eastAsia="ko-KR"/>
              </w:rPr>
              <w:t>4,6</w:t>
            </w:r>
          </w:p>
        </w:tc>
      </w:tr>
      <w:tr w:rsidR="002049ED" w14:paraId="6B0E1C3F" w14:textId="77777777" w:rsidTr="002049E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5B4B7AE" w14:textId="77777777" w:rsidR="002049ED" w:rsidRDefault="002049ED" w:rsidP="002049E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F75493" w14:textId="77777777" w:rsidR="002049ED" w:rsidRDefault="002049ED" w:rsidP="002049ED">
            <w:pPr>
              <w:pStyle w:val="TAC"/>
              <w:rPr>
                <w:color w:val="000000"/>
              </w:rPr>
            </w:pPr>
            <w:r>
              <w:rPr>
                <w:rFonts w:cs="Arial"/>
                <w:color w:val="000000"/>
                <w:szCs w:val="18"/>
                <w:lang w:eastAsia="sv-SE"/>
              </w:rPr>
              <w:t>n85</w:t>
            </w:r>
          </w:p>
        </w:tc>
        <w:tc>
          <w:tcPr>
            <w:tcW w:w="960" w:type="dxa"/>
            <w:tcBorders>
              <w:top w:val="single" w:sz="4" w:space="0" w:color="auto"/>
              <w:left w:val="single" w:sz="4" w:space="0" w:color="auto"/>
              <w:bottom w:val="single" w:sz="4" w:space="0" w:color="auto"/>
              <w:right w:val="single" w:sz="4" w:space="0" w:color="auto"/>
            </w:tcBorders>
          </w:tcPr>
          <w:p w14:paraId="2B742E05" w14:textId="77777777" w:rsidR="002049ED" w:rsidRPr="00E42301" w:rsidRDefault="002049ED" w:rsidP="002049ED">
            <w:pPr>
              <w:pStyle w:val="TAC"/>
              <w:rPr>
                <w:rFonts w:cs="Arial"/>
                <w:szCs w:val="18"/>
              </w:rPr>
            </w:pPr>
            <w:r>
              <w:rPr>
                <w:rFonts w:cs="Arial"/>
                <w:color w:val="000000"/>
                <w:szCs w:val="18"/>
                <w:lang w:eastAsia="sv-SE"/>
              </w:rPr>
              <w:t>713</w:t>
            </w:r>
          </w:p>
        </w:tc>
        <w:tc>
          <w:tcPr>
            <w:tcW w:w="964" w:type="dxa"/>
            <w:tcBorders>
              <w:top w:val="single" w:sz="4" w:space="0" w:color="auto"/>
              <w:left w:val="single" w:sz="4" w:space="0" w:color="auto"/>
              <w:bottom w:val="single" w:sz="4" w:space="0" w:color="auto"/>
              <w:right w:val="single" w:sz="4" w:space="0" w:color="auto"/>
            </w:tcBorders>
          </w:tcPr>
          <w:p w14:paraId="23164C83" w14:textId="77777777" w:rsidR="002049ED" w:rsidRPr="00E42301" w:rsidRDefault="002049ED" w:rsidP="002049ED">
            <w:pPr>
              <w:pStyle w:val="TAC"/>
              <w:rPr>
                <w:rFonts w:cs="Arial"/>
                <w:szCs w:val="18"/>
              </w:rPr>
            </w:pPr>
            <w:r>
              <w:rPr>
                <w:rFonts w:cs="Arial"/>
                <w:szCs w:val="18"/>
                <w:lang w:eastAsia="sv-SE"/>
              </w:rPr>
              <w:t>5</w:t>
            </w:r>
          </w:p>
        </w:tc>
        <w:tc>
          <w:tcPr>
            <w:tcW w:w="960" w:type="dxa"/>
            <w:tcBorders>
              <w:top w:val="single" w:sz="4" w:space="0" w:color="auto"/>
              <w:left w:val="single" w:sz="4" w:space="0" w:color="auto"/>
              <w:bottom w:val="single" w:sz="4" w:space="0" w:color="auto"/>
              <w:right w:val="single" w:sz="4" w:space="0" w:color="auto"/>
            </w:tcBorders>
          </w:tcPr>
          <w:p w14:paraId="298202A3" w14:textId="77777777" w:rsidR="002049ED" w:rsidRPr="00E42301" w:rsidRDefault="002049ED" w:rsidP="002049ED">
            <w:pPr>
              <w:pStyle w:val="TAC"/>
              <w:rPr>
                <w:rFonts w:cs="Arial"/>
                <w:szCs w:val="18"/>
              </w:rPr>
            </w:pPr>
            <w:r>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BABFC84" w14:textId="77777777" w:rsidR="002049ED" w:rsidRPr="00E42301" w:rsidRDefault="002049ED" w:rsidP="002049ED">
            <w:pPr>
              <w:pStyle w:val="TAC"/>
              <w:rPr>
                <w:rFonts w:cs="Arial"/>
                <w:szCs w:val="18"/>
              </w:rPr>
            </w:pPr>
            <w:r>
              <w:rPr>
                <w:rFonts w:cs="Arial"/>
                <w:color w:val="000000"/>
                <w:szCs w:val="18"/>
                <w:lang w:eastAsia="sv-SE"/>
              </w:rPr>
              <w:t>743</w:t>
            </w:r>
          </w:p>
        </w:tc>
        <w:tc>
          <w:tcPr>
            <w:tcW w:w="977" w:type="dxa"/>
            <w:tcBorders>
              <w:top w:val="single" w:sz="4" w:space="0" w:color="auto"/>
              <w:left w:val="single" w:sz="4" w:space="0" w:color="auto"/>
              <w:bottom w:val="single" w:sz="4" w:space="0" w:color="auto"/>
              <w:right w:val="single" w:sz="4" w:space="0" w:color="auto"/>
            </w:tcBorders>
          </w:tcPr>
          <w:p w14:paraId="10035F96" w14:textId="77777777" w:rsidR="002049ED" w:rsidRPr="00E42301" w:rsidRDefault="002049ED" w:rsidP="002049ED">
            <w:pPr>
              <w:pStyle w:val="TAC"/>
              <w:rPr>
                <w:rFonts w:cs="Arial"/>
                <w:szCs w:val="18"/>
              </w:rPr>
            </w:pPr>
            <w:r>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C76B084" w14:textId="77777777" w:rsidR="002049ED" w:rsidRPr="002125B5" w:rsidRDefault="002049ED" w:rsidP="002049ED">
            <w:pPr>
              <w:pStyle w:val="TAC"/>
              <w:rPr>
                <w:color w:val="000000"/>
                <w:lang w:eastAsia="zh-CN"/>
              </w:rPr>
            </w:pPr>
            <w:r>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05EAC8B" w14:textId="77777777" w:rsidR="002049ED" w:rsidRPr="002125B5" w:rsidRDefault="002049ED" w:rsidP="002049ED">
            <w:pPr>
              <w:pStyle w:val="TAC"/>
              <w:rPr>
                <w:rFonts w:cs="Arial"/>
                <w:szCs w:val="18"/>
              </w:rPr>
            </w:pPr>
            <w:r>
              <w:rPr>
                <w:rFonts w:cs="Arial"/>
                <w:szCs w:val="18"/>
                <w:lang w:eastAsia="ko-KR"/>
              </w:rPr>
              <w:t>N/A</w:t>
            </w:r>
          </w:p>
        </w:tc>
      </w:tr>
      <w:tr w:rsidR="002049ED" w14:paraId="7F6418E6" w14:textId="77777777" w:rsidTr="002049ED">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175E8F3B" w14:textId="77777777" w:rsidR="002049ED" w:rsidRDefault="002049ED" w:rsidP="002049ED">
            <w:pPr>
              <w:pStyle w:val="TAN"/>
              <w:rPr>
                <w:lang w:eastAsia="ja-JP"/>
              </w:rPr>
            </w:pPr>
            <w:r w:rsidRPr="00682816">
              <w:t xml:space="preserve">NOTE </w:t>
            </w:r>
            <w:r>
              <w:rPr>
                <w:lang w:val="en-US" w:eastAsia="zh-CN"/>
              </w:rPr>
              <w:t>4</w:t>
            </w:r>
            <w:r w:rsidRPr="00682816">
              <w:t>:</w:t>
            </w:r>
            <w:r w:rsidRPr="00682816">
              <w:tab/>
            </w:r>
            <w:r w:rsidRPr="00682816">
              <w:rPr>
                <w:lang w:eastAsia="ja-JP"/>
              </w:rPr>
              <w:t>This band is subject to IMD</w:t>
            </w:r>
            <w:r>
              <w:rPr>
                <w:lang w:eastAsia="ja-JP"/>
              </w:rPr>
              <w:t>3</w:t>
            </w:r>
            <w:r w:rsidRPr="00682816">
              <w:rPr>
                <w:lang w:eastAsia="ja-JP"/>
              </w:rPr>
              <w:t xml:space="preserve"> also which MSD is not specified.</w:t>
            </w:r>
          </w:p>
          <w:p w14:paraId="21A9851B" w14:textId="77777777" w:rsidR="002049ED" w:rsidRPr="00C833CE" w:rsidRDefault="002049ED" w:rsidP="002049ED">
            <w:pPr>
              <w:pStyle w:val="TAN"/>
              <w:rPr>
                <w:lang w:eastAsia="ja-JP"/>
              </w:rPr>
            </w:pPr>
            <w:r>
              <w:rPr>
                <w:lang w:eastAsia="ko-KR"/>
              </w:rPr>
              <w:t xml:space="preserve">NOTE 6:   </w:t>
            </w:r>
            <w:r>
              <w:rPr>
                <w:lang w:eastAsia="zh-CN"/>
              </w:rPr>
              <w:t>This band is subjected to 2</w:t>
            </w:r>
            <w:r>
              <w:rPr>
                <w:vertAlign w:val="superscript"/>
                <w:lang w:eastAsia="zh-CN"/>
              </w:rPr>
              <w:t>nd</w:t>
            </w:r>
            <w:r>
              <w:rPr>
                <w:lang w:eastAsia="zh-CN"/>
              </w:rPr>
              <w:t xml:space="preserve"> order IMD but is not expected for the operating frequency range of n77 within USA (3450 – 3550 MHz, 3700 – 3980 MHz).</w:t>
            </w:r>
          </w:p>
        </w:tc>
      </w:tr>
    </w:tbl>
    <w:p w14:paraId="3E1C2352" w14:textId="77777777" w:rsidR="002049ED" w:rsidRDefault="002049ED" w:rsidP="002049ED">
      <w:pPr>
        <w:rPr>
          <w:rFonts w:ascii="Arial" w:hAnsi="Arial" w:cs="Arial"/>
          <w:color w:val="0000FF"/>
          <w:sz w:val="32"/>
          <w:szCs w:val="32"/>
          <w:lang w:eastAsia="ja-JP"/>
        </w:rPr>
      </w:pPr>
    </w:p>
    <w:p w14:paraId="2CDC7EB1" w14:textId="6CDDF1EB" w:rsidR="002049ED" w:rsidRDefault="002049ED" w:rsidP="002049ED">
      <w:pPr>
        <w:pStyle w:val="21"/>
      </w:pPr>
      <w:bookmarkStart w:id="479" w:name="_Toc136288428"/>
      <w:r>
        <w:rPr>
          <w:rFonts w:hint="eastAsia"/>
        </w:rPr>
        <w:lastRenderedPageBreak/>
        <w:t>5.</w:t>
      </w:r>
      <w:r>
        <w:t>45</w:t>
      </w:r>
      <w:r w:rsidRPr="000469EC">
        <w:tab/>
      </w:r>
      <w:r>
        <w:rPr>
          <w:rFonts w:hint="eastAsia"/>
        </w:rPr>
        <w:t>CA_n</w:t>
      </w:r>
      <w:r>
        <w:t>66</w:t>
      </w:r>
      <w:r>
        <w:rPr>
          <w:rFonts w:hint="eastAsia"/>
        </w:rPr>
        <w:t>-n</w:t>
      </w:r>
      <w:r>
        <w:t>77</w:t>
      </w:r>
      <w:r>
        <w:rPr>
          <w:rFonts w:hint="eastAsia"/>
        </w:rPr>
        <w:t>-n</w:t>
      </w:r>
      <w:r>
        <w:t>85</w:t>
      </w:r>
      <w:bookmarkEnd w:id="479"/>
    </w:p>
    <w:p w14:paraId="1996C57A" w14:textId="7A5A9DDA" w:rsidR="002049ED" w:rsidRPr="00A20126" w:rsidRDefault="002049ED" w:rsidP="002049ED">
      <w:pPr>
        <w:pStyle w:val="31"/>
      </w:pPr>
      <w:bookmarkStart w:id="480" w:name="_Toc136288429"/>
      <w:r>
        <w:t>5.45.1</w:t>
      </w:r>
      <w:r>
        <w:tab/>
        <w:t>Common for 1 band UL and 2 bands UL CA</w:t>
      </w:r>
      <w:bookmarkEnd w:id="480"/>
    </w:p>
    <w:p w14:paraId="48228B99" w14:textId="536A2A17" w:rsidR="002049ED" w:rsidRDefault="002049ED" w:rsidP="002049ED">
      <w:pPr>
        <w:pStyle w:val="41"/>
      </w:pPr>
      <w:bookmarkStart w:id="481" w:name="_Toc136288430"/>
      <w:r>
        <w:rPr>
          <w:rFonts w:hint="eastAsia"/>
        </w:rPr>
        <w:t>5.</w:t>
      </w:r>
      <w:r>
        <w:t>45</w:t>
      </w:r>
      <w:r>
        <w:rPr>
          <w:rFonts w:hint="eastAsia"/>
        </w:rPr>
        <w:t>.1</w:t>
      </w:r>
      <w:r>
        <w:t>.1</w:t>
      </w:r>
      <w:r>
        <w:tab/>
        <w:t xml:space="preserve">Operating bands for </w:t>
      </w:r>
      <w:r>
        <w:rPr>
          <w:rFonts w:hint="eastAsia"/>
        </w:rPr>
        <w:t>CA</w:t>
      </w:r>
      <w:bookmarkEnd w:id="481"/>
    </w:p>
    <w:p w14:paraId="705241D9" w14:textId="504BF80E" w:rsidR="002049ED" w:rsidRPr="00AC4AB0" w:rsidRDefault="002049ED" w:rsidP="002049ED">
      <w:pPr>
        <w:pStyle w:val="TH"/>
        <w:rPr>
          <w:rFonts w:cs="Arial"/>
        </w:rPr>
      </w:pPr>
      <w:r>
        <w:rPr>
          <w:rFonts w:cs="Arial"/>
        </w:rPr>
        <w:t>Table 5.45.1.1-1</w:t>
      </w:r>
      <w:r w:rsidRPr="00AC4AB0">
        <w:rPr>
          <w:rFonts w:cs="Arial"/>
        </w:rP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306"/>
        <w:gridCol w:w="1134"/>
        <w:gridCol w:w="426"/>
        <w:gridCol w:w="1134"/>
        <w:gridCol w:w="1752"/>
      </w:tblGrid>
      <w:tr w:rsidR="002049ED" w14:paraId="55DEB6E3" w14:textId="77777777" w:rsidTr="002049ED">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1EB516CC" w14:textId="77777777" w:rsidR="002049ED" w:rsidRDefault="002049ED" w:rsidP="002049ED">
            <w:pPr>
              <w:pStyle w:val="TAH"/>
            </w:pPr>
            <w:r>
              <w:rPr>
                <w:rFonts w:eastAsia="Malgun Gothic"/>
              </w:rPr>
              <w:t>NR Band</w:t>
            </w:r>
          </w:p>
        </w:tc>
        <w:tc>
          <w:tcPr>
            <w:tcW w:w="2689" w:type="dxa"/>
            <w:gridSpan w:val="3"/>
            <w:tcBorders>
              <w:top w:val="single" w:sz="4" w:space="0" w:color="auto"/>
              <w:left w:val="single" w:sz="4" w:space="0" w:color="auto"/>
              <w:bottom w:val="single" w:sz="4" w:space="0" w:color="auto"/>
              <w:right w:val="single" w:sz="4" w:space="0" w:color="auto"/>
            </w:tcBorders>
          </w:tcPr>
          <w:p w14:paraId="2438586B" w14:textId="77777777" w:rsidR="002049ED" w:rsidRDefault="002049ED" w:rsidP="002049ED">
            <w:pPr>
              <w:pStyle w:val="TAH"/>
            </w:pPr>
            <w:r>
              <w:rPr>
                <w:rFonts w:eastAsia="Malgun Gothic"/>
              </w:rPr>
              <w:t>Uplink (UL) band</w:t>
            </w:r>
          </w:p>
        </w:tc>
        <w:tc>
          <w:tcPr>
            <w:tcW w:w="2694" w:type="dxa"/>
            <w:gridSpan w:val="3"/>
            <w:tcBorders>
              <w:top w:val="single" w:sz="4" w:space="0" w:color="auto"/>
              <w:left w:val="single" w:sz="4" w:space="0" w:color="auto"/>
              <w:bottom w:val="single" w:sz="4" w:space="0" w:color="auto"/>
              <w:right w:val="single" w:sz="4" w:space="0" w:color="auto"/>
            </w:tcBorders>
          </w:tcPr>
          <w:p w14:paraId="20A4BF37" w14:textId="77777777" w:rsidR="002049ED" w:rsidRDefault="002049ED" w:rsidP="002049ED">
            <w:pPr>
              <w:pStyle w:val="TAH"/>
            </w:pPr>
            <w:r>
              <w:rPr>
                <w:rFonts w:eastAsia="Malgun Gothic"/>
              </w:rPr>
              <w:t>Downlink (DL) band</w:t>
            </w:r>
          </w:p>
        </w:tc>
        <w:tc>
          <w:tcPr>
            <w:tcW w:w="1752" w:type="dxa"/>
            <w:vMerge w:val="restart"/>
            <w:tcBorders>
              <w:top w:val="single" w:sz="4" w:space="0" w:color="auto"/>
              <w:left w:val="single" w:sz="4" w:space="0" w:color="auto"/>
              <w:bottom w:val="single" w:sz="4" w:space="0" w:color="auto"/>
              <w:right w:val="single" w:sz="4" w:space="0" w:color="auto"/>
            </w:tcBorders>
            <w:vAlign w:val="center"/>
          </w:tcPr>
          <w:p w14:paraId="6B485940" w14:textId="77777777" w:rsidR="002049ED" w:rsidRDefault="002049ED" w:rsidP="002049ED">
            <w:pPr>
              <w:pStyle w:val="TAH"/>
              <w:rPr>
                <w:rFonts w:eastAsia="Malgun Gothic"/>
              </w:rPr>
            </w:pPr>
            <w:r>
              <w:rPr>
                <w:rFonts w:eastAsia="Malgun Gothic"/>
              </w:rPr>
              <w:t>Duplex</w:t>
            </w:r>
          </w:p>
          <w:p w14:paraId="5194D5E6" w14:textId="77777777" w:rsidR="002049ED" w:rsidRDefault="002049ED" w:rsidP="002049ED">
            <w:pPr>
              <w:pStyle w:val="TAH"/>
            </w:pPr>
            <w:r>
              <w:t>mode</w:t>
            </w:r>
          </w:p>
        </w:tc>
      </w:tr>
      <w:tr w:rsidR="002049ED" w14:paraId="4526F6E5" w14:textId="77777777" w:rsidTr="002049ED">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5C1B169A" w14:textId="77777777" w:rsidR="002049ED" w:rsidRDefault="002049ED" w:rsidP="002049ED">
            <w:pPr>
              <w:pStyle w:val="TAH"/>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163F009E" w14:textId="77777777" w:rsidR="002049ED" w:rsidRDefault="002049ED" w:rsidP="002049ED">
            <w:pPr>
              <w:pStyle w:val="TAH"/>
            </w:pPr>
            <w:r>
              <w:rPr>
                <w:rFonts w:eastAsia="Malgun Gothic"/>
              </w:rPr>
              <w:t>BS receive / UE transmit</w:t>
            </w:r>
          </w:p>
        </w:tc>
        <w:tc>
          <w:tcPr>
            <w:tcW w:w="2694" w:type="dxa"/>
            <w:gridSpan w:val="3"/>
            <w:tcBorders>
              <w:top w:val="single" w:sz="4" w:space="0" w:color="auto"/>
              <w:left w:val="single" w:sz="4" w:space="0" w:color="auto"/>
              <w:bottom w:val="single" w:sz="4" w:space="0" w:color="auto"/>
              <w:right w:val="single" w:sz="4" w:space="0" w:color="auto"/>
            </w:tcBorders>
          </w:tcPr>
          <w:p w14:paraId="0A076BBE" w14:textId="77777777" w:rsidR="002049ED" w:rsidRDefault="002049ED" w:rsidP="002049ED">
            <w:pPr>
              <w:pStyle w:val="TAH"/>
            </w:pPr>
            <w:r>
              <w:rPr>
                <w:rFonts w:eastAsia="Malgun Gothic"/>
              </w:rPr>
              <w:t>BS transmit / UE receive</w:t>
            </w:r>
          </w:p>
        </w:tc>
        <w:tc>
          <w:tcPr>
            <w:tcW w:w="1752" w:type="dxa"/>
            <w:vMerge/>
            <w:tcBorders>
              <w:top w:val="single" w:sz="4" w:space="0" w:color="auto"/>
              <w:left w:val="single" w:sz="4" w:space="0" w:color="auto"/>
              <w:bottom w:val="single" w:sz="4" w:space="0" w:color="auto"/>
              <w:right w:val="single" w:sz="4" w:space="0" w:color="auto"/>
            </w:tcBorders>
            <w:vAlign w:val="center"/>
          </w:tcPr>
          <w:p w14:paraId="59BD104B" w14:textId="77777777" w:rsidR="002049ED" w:rsidRDefault="002049ED" w:rsidP="002049ED">
            <w:pPr>
              <w:pStyle w:val="TAH"/>
              <w:rPr>
                <w:rFonts w:eastAsia="Malgun Gothic"/>
              </w:rPr>
            </w:pPr>
          </w:p>
        </w:tc>
      </w:tr>
      <w:tr w:rsidR="002049ED" w14:paraId="4AC3A9ED" w14:textId="77777777" w:rsidTr="002049ED">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02DA8D61" w14:textId="77777777" w:rsidR="002049ED" w:rsidRDefault="002049ED" w:rsidP="002049ED">
            <w:pPr>
              <w:pStyle w:val="TAH"/>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156E8215" w14:textId="77777777" w:rsidR="002049ED" w:rsidRDefault="002049ED" w:rsidP="002049ED">
            <w:pPr>
              <w:pStyle w:val="TAH"/>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2694" w:type="dxa"/>
            <w:gridSpan w:val="3"/>
            <w:tcBorders>
              <w:top w:val="single" w:sz="4" w:space="0" w:color="auto"/>
              <w:left w:val="single" w:sz="4" w:space="0" w:color="auto"/>
              <w:bottom w:val="single" w:sz="4" w:space="0" w:color="auto"/>
              <w:right w:val="single" w:sz="4" w:space="0" w:color="auto"/>
            </w:tcBorders>
            <w:vAlign w:val="center"/>
          </w:tcPr>
          <w:p w14:paraId="4B8109D1" w14:textId="77777777" w:rsidR="002049ED" w:rsidRDefault="002049ED" w:rsidP="002049ED">
            <w:pPr>
              <w:pStyle w:val="TAH"/>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752" w:type="dxa"/>
            <w:vMerge/>
            <w:tcBorders>
              <w:top w:val="single" w:sz="4" w:space="0" w:color="auto"/>
              <w:left w:val="single" w:sz="4" w:space="0" w:color="auto"/>
              <w:bottom w:val="single" w:sz="4" w:space="0" w:color="auto"/>
              <w:right w:val="single" w:sz="4" w:space="0" w:color="auto"/>
            </w:tcBorders>
            <w:vAlign w:val="center"/>
          </w:tcPr>
          <w:p w14:paraId="30626B85" w14:textId="77777777" w:rsidR="002049ED" w:rsidRDefault="002049ED" w:rsidP="002049ED">
            <w:pPr>
              <w:pStyle w:val="TAH"/>
              <w:rPr>
                <w:rFonts w:eastAsia="Malgun Gothic"/>
              </w:rPr>
            </w:pPr>
          </w:p>
        </w:tc>
      </w:tr>
      <w:tr w:rsidR="002049ED" w14:paraId="350FED98" w14:textId="77777777" w:rsidTr="002049ED">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4F5AD66B" w14:textId="77777777" w:rsidR="002049ED" w:rsidRDefault="002049ED" w:rsidP="002049ED">
            <w:pPr>
              <w:keepNext/>
              <w:keepLines/>
              <w:jc w:val="center"/>
              <w:rPr>
                <w:rFonts w:ascii="Arial" w:hAnsi="Arial" w:cs="Arial"/>
                <w:sz w:val="18"/>
              </w:rPr>
            </w:pPr>
            <w:r>
              <w:rPr>
                <w:rFonts w:ascii="Arial" w:eastAsia="宋体" w:hAnsi="Arial" w:cs="Arial" w:hint="eastAsia"/>
                <w:sz w:val="18"/>
              </w:rPr>
              <w:t>n66</w:t>
            </w:r>
          </w:p>
        </w:tc>
        <w:tc>
          <w:tcPr>
            <w:tcW w:w="1088" w:type="dxa"/>
            <w:tcBorders>
              <w:top w:val="single" w:sz="4" w:space="0" w:color="auto"/>
              <w:left w:val="single" w:sz="4" w:space="0" w:color="auto"/>
              <w:bottom w:val="single" w:sz="4" w:space="0" w:color="auto"/>
              <w:right w:val="nil"/>
            </w:tcBorders>
          </w:tcPr>
          <w:p w14:paraId="6AE0A13B" w14:textId="77777777" w:rsidR="002049ED" w:rsidRDefault="002049ED" w:rsidP="002049ED">
            <w:pPr>
              <w:keepNext/>
              <w:keepLines/>
              <w:jc w:val="right"/>
              <w:rPr>
                <w:rFonts w:ascii="Arial" w:eastAsia="宋体" w:hAnsi="Arial" w:cs="Arial"/>
                <w:color w:val="000000"/>
                <w:sz w:val="18"/>
              </w:rPr>
            </w:pPr>
            <w:r>
              <w:rPr>
                <w:rFonts w:ascii="Arial" w:hAnsi="Arial" w:cs="Arial"/>
                <w:sz w:val="18"/>
              </w:rPr>
              <w:t>1710 MHz</w:t>
            </w:r>
          </w:p>
        </w:tc>
        <w:tc>
          <w:tcPr>
            <w:tcW w:w="295" w:type="dxa"/>
            <w:tcBorders>
              <w:top w:val="single" w:sz="4" w:space="0" w:color="auto"/>
              <w:left w:val="nil"/>
              <w:bottom w:val="single" w:sz="4" w:space="0" w:color="auto"/>
              <w:right w:val="nil"/>
            </w:tcBorders>
          </w:tcPr>
          <w:p w14:paraId="469656E2" w14:textId="77777777" w:rsidR="002049ED" w:rsidRDefault="002049ED" w:rsidP="002049ED">
            <w:pPr>
              <w:keepNext/>
              <w:keepLines/>
              <w:jc w:val="center"/>
              <w:rPr>
                <w:rFonts w:ascii="Arial" w:hAnsi="Arial" w:cs="Arial"/>
                <w:color w:val="000000"/>
                <w:sz w:val="18"/>
              </w:rPr>
            </w:pPr>
            <w:r>
              <w:rPr>
                <w:rFonts w:ascii="Arial" w:hAnsi="Arial"/>
                <w:sz w:val="18"/>
              </w:rPr>
              <w:t>–</w:t>
            </w:r>
          </w:p>
        </w:tc>
        <w:tc>
          <w:tcPr>
            <w:tcW w:w="1306" w:type="dxa"/>
            <w:tcBorders>
              <w:top w:val="single" w:sz="4" w:space="0" w:color="auto"/>
              <w:left w:val="nil"/>
              <w:bottom w:val="single" w:sz="4" w:space="0" w:color="auto"/>
              <w:right w:val="single" w:sz="4" w:space="0" w:color="auto"/>
            </w:tcBorders>
          </w:tcPr>
          <w:p w14:paraId="108FFF16" w14:textId="77777777" w:rsidR="002049ED" w:rsidRDefault="002049ED" w:rsidP="002049ED">
            <w:pPr>
              <w:keepNext/>
              <w:keepLines/>
              <w:rPr>
                <w:rFonts w:ascii="Arial" w:eastAsia="宋体" w:hAnsi="Arial" w:cs="Arial"/>
                <w:color w:val="000000"/>
                <w:sz w:val="18"/>
              </w:rPr>
            </w:pPr>
            <w:r>
              <w:rPr>
                <w:rFonts w:ascii="Arial" w:hAnsi="Arial" w:cs="Arial"/>
                <w:sz w:val="18"/>
              </w:rPr>
              <w:t xml:space="preserve">1780 </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tcPr>
          <w:p w14:paraId="7F39A071" w14:textId="77777777" w:rsidR="002049ED" w:rsidRDefault="002049ED" w:rsidP="002049ED">
            <w:pPr>
              <w:keepNext/>
              <w:keepLines/>
              <w:jc w:val="right"/>
              <w:rPr>
                <w:rFonts w:ascii="Arial" w:eastAsia="宋体" w:hAnsi="Arial" w:cs="Arial"/>
                <w:color w:val="000000"/>
                <w:sz w:val="18"/>
              </w:rPr>
            </w:pPr>
            <w:r>
              <w:rPr>
                <w:rFonts w:ascii="Arial" w:hAnsi="Arial" w:cs="Arial"/>
                <w:sz w:val="18"/>
              </w:rPr>
              <w:t xml:space="preserve">2110 </w:t>
            </w:r>
            <w:r>
              <w:rPr>
                <w:rFonts w:ascii="Arial" w:hAnsi="Arial" w:cs="Arial" w:hint="eastAsia"/>
                <w:sz w:val="18"/>
              </w:rPr>
              <w:t>MHz</w:t>
            </w:r>
          </w:p>
        </w:tc>
        <w:tc>
          <w:tcPr>
            <w:tcW w:w="426" w:type="dxa"/>
            <w:tcBorders>
              <w:top w:val="single" w:sz="4" w:space="0" w:color="auto"/>
              <w:left w:val="nil"/>
              <w:bottom w:val="single" w:sz="4" w:space="0" w:color="auto"/>
              <w:right w:val="nil"/>
            </w:tcBorders>
          </w:tcPr>
          <w:p w14:paraId="60CD0AC1" w14:textId="77777777" w:rsidR="002049ED" w:rsidRDefault="002049ED" w:rsidP="002049ED">
            <w:pPr>
              <w:keepNext/>
              <w:keepLines/>
              <w:jc w:val="center"/>
              <w:rPr>
                <w:rFonts w:ascii="Arial" w:hAnsi="Arial" w:cs="Arial"/>
                <w:color w:val="000000"/>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tcPr>
          <w:p w14:paraId="35228A1F" w14:textId="77777777" w:rsidR="002049ED" w:rsidRDefault="002049ED" w:rsidP="002049ED">
            <w:pPr>
              <w:keepNext/>
              <w:keepLines/>
              <w:rPr>
                <w:rFonts w:ascii="Arial" w:eastAsia="宋体" w:hAnsi="Arial" w:cs="Arial"/>
                <w:color w:val="000000"/>
                <w:sz w:val="18"/>
              </w:rPr>
            </w:pPr>
            <w:r>
              <w:rPr>
                <w:rFonts w:ascii="Arial" w:hAnsi="Arial" w:cs="Arial"/>
                <w:sz w:val="18"/>
              </w:rPr>
              <w:t xml:space="preserve">2200 </w:t>
            </w:r>
            <w:r>
              <w:rPr>
                <w:rFonts w:ascii="Arial" w:hAnsi="Arial" w:cs="Arial" w:hint="eastAsia"/>
                <w:sz w:val="18"/>
              </w:rPr>
              <w:t>MHz</w:t>
            </w:r>
          </w:p>
        </w:tc>
        <w:tc>
          <w:tcPr>
            <w:tcW w:w="1752" w:type="dxa"/>
            <w:tcBorders>
              <w:top w:val="single" w:sz="4" w:space="0" w:color="auto"/>
              <w:left w:val="single" w:sz="4" w:space="0" w:color="auto"/>
              <w:bottom w:val="single" w:sz="4" w:space="0" w:color="auto"/>
              <w:right w:val="single" w:sz="4" w:space="0" w:color="auto"/>
            </w:tcBorders>
            <w:vAlign w:val="center"/>
          </w:tcPr>
          <w:p w14:paraId="09199258" w14:textId="77777777" w:rsidR="002049ED" w:rsidRDefault="002049ED" w:rsidP="002049ED">
            <w:pPr>
              <w:keepNext/>
              <w:keepLines/>
              <w:jc w:val="center"/>
              <w:rPr>
                <w:rFonts w:ascii="Arial" w:hAnsi="Arial" w:cs="Arial"/>
                <w:sz w:val="18"/>
              </w:rPr>
            </w:pPr>
            <w:r>
              <w:rPr>
                <w:rFonts w:ascii="Arial" w:hAnsi="Arial" w:cs="Arial"/>
                <w:sz w:val="18"/>
              </w:rPr>
              <w:t>FDD</w:t>
            </w:r>
          </w:p>
        </w:tc>
      </w:tr>
      <w:tr w:rsidR="002049ED" w14:paraId="77A5D4E0" w14:textId="77777777" w:rsidTr="002049ED">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3F1ABFD4" w14:textId="77777777" w:rsidR="002049ED" w:rsidRDefault="002049ED" w:rsidP="002049ED">
            <w:pPr>
              <w:keepNext/>
              <w:keepLines/>
              <w:jc w:val="center"/>
              <w:rPr>
                <w:rFonts w:ascii="Arial" w:hAnsi="Arial" w:cs="Arial"/>
                <w:sz w:val="18"/>
              </w:rPr>
            </w:pPr>
            <w:r>
              <w:rPr>
                <w:rFonts w:ascii="Arial" w:eastAsia="宋体" w:hAnsi="Arial" w:cs="Arial" w:hint="eastAsia"/>
                <w:sz w:val="18"/>
              </w:rPr>
              <w:t>n77</w:t>
            </w:r>
          </w:p>
        </w:tc>
        <w:tc>
          <w:tcPr>
            <w:tcW w:w="1088" w:type="dxa"/>
            <w:tcBorders>
              <w:top w:val="single" w:sz="4" w:space="0" w:color="auto"/>
              <w:left w:val="single" w:sz="4" w:space="0" w:color="auto"/>
              <w:bottom w:val="single" w:sz="4" w:space="0" w:color="auto"/>
              <w:right w:val="nil"/>
            </w:tcBorders>
            <w:vAlign w:val="center"/>
          </w:tcPr>
          <w:p w14:paraId="003DF92B" w14:textId="77777777" w:rsidR="002049ED" w:rsidRDefault="002049ED" w:rsidP="002049ED">
            <w:pPr>
              <w:keepNext/>
              <w:keepLines/>
              <w:jc w:val="right"/>
              <w:rPr>
                <w:rFonts w:ascii="Arial" w:hAnsi="Arial" w:cs="Arial"/>
                <w:sz w:val="18"/>
              </w:rPr>
            </w:pPr>
            <w:r>
              <w:rPr>
                <w:rFonts w:ascii="Arial" w:hAnsi="Arial" w:cs="Arial"/>
                <w:sz w:val="18"/>
              </w:rPr>
              <w:t>3300 MHz</w:t>
            </w:r>
          </w:p>
        </w:tc>
        <w:tc>
          <w:tcPr>
            <w:tcW w:w="295" w:type="dxa"/>
            <w:tcBorders>
              <w:top w:val="single" w:sz="4" w:space="0" w:color="auto"/>
              <w:left w:val="nil"/>
              <w:bottom w:val="single" w:sz="4" w:space="0" w:color="auto"/>
              <w:right w:val="nil"/>
            </w:tcBorders>
            <w:vAlign w:val="center"/>
          </w:tcPr>
          <w:p w14:paraId="648C8F3B" w14:textId="77777777" w:rsidR="002049ED" w:rsidRDefault="002049ED" w:rsidP="002049ED">
            <w:pPr>
              <w:keepNext/>
              <w:keepLines/>
              <w:jc w:val="center"/>
              <w:rPr>
                <w:rFonts w:ascii="Arial" w:hAnsi="Arial" w:cs="Arial"/>
                <w:sz w:val="18"/>
              </w:rPr>
            </w:pPr>
            <w:r>
              <w:rPr>
                <w:rFonts w:ascii="Arial" w:hAnsi="Arial"/>
                <w:sz w:val="18"/>
              </w:rPr>
              <w:t>–</w:t>
            </w:r>
          </w:p>
        </w:tc>
        <w:tc>
          <w:tcPr>
            <w:tcW w:w="1306" w:type="dxa"/>
            <w:tcBorders>
              <w:top w:val="single" w:sz="4" w:space="0" w:color="auto"/>
              <w:left w:val="nil"/>
              <w:bottom w:val="single" w:sz="4" w:space="0" w:color="auto"/>
              <w:right w:val="single" w:sz="4" w:space="0" w:color="auto"/>
            </w:tcBorders>
            <w:vAlign w:val="center"/>
          </w:tcPr>
          <w:p w14:paraId="7F5FB581" w14:textId="77777777" w:rsidR="002049ED" w:rsidRDefault="002049ED" w:rsidP="002049ED">
            <w:pPr>
              <w:keepNext/>
              <w:keepLines/>
              <w:rPr>
                <w:rFonts w:ascii="Arial" w:hAnsi="Arial" w:cs="Arial"/>
                <w:sz w:val="18"/>
              </w:rPr>
            </w:pPr>
            <w:r>
              <w:rPr>
                <w:rFonts w:ascii="Arial" w:hAnsi="Arial" w:cs="Arial"/>
                <w:sz w:val="18"/>
              </w:rPr>
              <w:t xml:space="preserve">4200 </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vAlign w:val="center"/>
          </w:tcPr>
          <w:p w14:paraId="15C313BF" w14:textId="77777777" w:rsidR="002049ED" w:rsidRDefault="002049ED" w:rsidP="002049ED">
            <w:pPr>
              <w:keepNext/>
              <w:keepLines/>
              <w:jc w:val="right"/>
              <w:rPr>
                <w:rFonts w:ascii="Arial" w:hAnsi="Arial" w:cs="Arial"/>
                <w:sz w:val="18"/>
              </w:rPr>
            </w:pPr>
            <w:r>
              <w:rPr>
                <w:rFonts w:ascii="Arial" w:hAnsi="Arial" w:cs="Arial"/>
                <w:sz w:val="18"/>
              </w:rPr>
              <w:t>3300 MHz</w:t>
            </w:r>
          </w:p>
        </w:tc>
        <w:tc>
          <w:tcPr>
            <w:tcW w:w="426" w:type="dxa"/>
            <w:tcBorders>
              <w:top w:val="single" w:sz="4" w:space="0" w:color="auto"/>
              <w:left w:val="nil"/>
              <w:bottom w:val="single" w:sz="4" w:space="0" w:color="auto"/>
              <w:right w:val="nil"/>
            </w:tcBorders>
            <w:vAlign w:val="center"/>
          </w:tcPr>
          <w:p w14:paraId="77D93FDB" w14:textId="77777777" w:rsidR="002049ED" w:rsidRDefault="002049ED" w:rsidP="002049ED">
            <w:pPr>
              <w:keepNext/>
              <w:keepLines/>
              <w:jc w:val="center"/>
              <w:rPr>
                <w:rFonts w:ascii="Arial" w:hAnsi="Arial" w:cs="Arial"/>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vAlign w:val="center"/>
          </w:tcPr>
          <w:p w14:paraId="64739A9C" w14:textId="77777777" w:rsidR="002049ED" w:rsidRDefault="002049ED" w:rsidP="002049ED">
            <w:pPr>
              <w:keepNext/>
              <w:keepLines/>
              <w:rPr>
                <w:rFonts w:ascii="Arial" w:hAnsi="Arial" w:cs="Arial"/>
                <w:sz w:val="18"/>
              </w:rPr>
            </w:pPr>
            <w:r>
              <w:rPr>
                <w:rFonts w:ascii="Arial" w:hAnsi="Arial" w:cs="Arial"/>
                <w:sz w:val="18"/>
              </w:rPr>
              <w:t xml:space="preserve">4200 </w:t>
            </w:r>
            <w:r>
              <w:rPr>
                <w:rFonts w:ascii="Arial" w:hAnsi="Arial" w:cs="Arial" w:hint="eastAsia"/>
                <w:sz w:val="18"/>
              </w:rPr>
              <w:t>MHz</w:t>
            </w:r>
          </w:p>
        </w:tc>
        <w:tc>
          <w:tcPr>
            <w:tcW w:w="1752" w:type="dxa"/>
            <w:tcBorders>
              <w:top w:val="single" w:sz="4" w:space="0" w:color="auto"/>
              <w:left w:val="single" w:sz="4" w:space="0" w:color="auto"/>
              <w:bottom w:val="single" w:sz="4" w:space="0" w:color="auto"/>
              <w:right w:val="single" w:sz="4" w:space="0" w:color="auto"/>
            </w:tcBorders>
            <w:vAlign w:val="center"/>
          </w:tcPr>
          <w:p w14:paraId="41FF3BCC" w14:textId="77777777" w:rsidR="002049ED" w:rsidRDefault="002049ED" w:rsidP="002049ED">
            <w:pPr>
              <w:keepNext/>
              <w:keepLines/>
              <w:jc w:val="center"/>
              <w:rPr>
                <w:rFonts w:ascii="Arial" w:hAnsi="Arial" w:cs="Arial"/>
                <w:sz w:val="18"/>
              </w:rPr>
            </w:pPr>
            <w:r>
              <w:rPr>
                <w:rFonts w:ascii="Arial" w:hAnsi="Arial" w:cs="Arial"/>
                <w:sz w:val="18"/>
              </w:rPr>
              <w:t>TDD</w:t>
            </w:r>
          </w:p>
        </w:tc>
      </w:tr>
      <w:tr w:rsidR="002049ED" w14:paraId="46E82026" w14:textId="77777777" w:rsidTr="002049ED">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2FE4986D" w14:textId="77777777" w:rsidR="002049ED" w:rsidRDefault="002049ED" w:rsidP="002049ED">
            <w:pPr>
              <w:keepNext/>
              <w:keepLines/>
              <w:jc w:val="center"/>
              <w:rPr>
                <w:rFonts w:ascii="Arial" w:eastAsia="宋体" w:hAnsi="Arial" w:cs="Arial"/>
                <w:sz w:val="18"/>
              </w:rPr>
            </w:pPr>
            <w:r>
              <w:rPr>
                <w:rFonts w:ascii="Arial" w:eastAsia="宋体" w:hAnsi="Arial" w:cs="Arial" w:hint="eastAsia"/>
                <w:sz w:val="18"/>
              </w:rPr>
              <w:t>n</w:t>
            </w:r>
            <w:r>
              <w:rPr>
                <w:rFonts w:ascii="Arial" w:eastAsia="宋体" w:hAnsi="Arial" w:cs="Arial"/>
                <w:sz w:val="18"/>
              </w:rPr>
              <w:t>85</w:t>
            </w:r>
          </w:p>
        </w:tc>
        <w:tc>
          <w:tcPr>
            <w:tcW w:w="1088" w:type="dxa"/>
            <w:tcBorders>
              <w:top w:val="single" w:sz="4" w:space="0" w:color="auto"/>
              <w:left w:val="single" w:sz="4" w:space="0" w:color="auto"/>
              <w:bottom w:val="single" w:sz="4" w:space="0" w:color="auto"/>
              <w:right w:val="nil"/>
            </w:tcBorders>
            <w:vAlign w:val="center"/>
          </w:tcPr>
          <w:p w14:paraId="6FB85B98" w14:textId="77777777" w:rsidR="002049ED" w:rsidRDefault="002049ED" w:rsidP="002049ED">
            <w:pPr>
              <w:keepNext/>
              <w:keepLines/>
              <w:jc w:val="right"/>
              <w:rPr>
                <w:rFonts w:ascii="Arial" w:hAnsi="Arial" w:cs="Arial"/>
                <w:sz w:val="18"/>
              </w:rPr>
            </w:pPr>
            <w:r>
              <w:rPr>
                <w:rFonts w:ascii="Arial" w:hAnsi="Arial" w:cs="Arial"/>
                <w:sz w:val="18"/>
              </w:rPr>
              <w:t>698MHz</w:t>
            </w:r>
          </w:p>
        </w:tc>
        <w:tc>
          <w:tcPr>
            <w:tcW w:w="295" w:type="dxa"/>
            <w:tcBorders>
              <w:top w:val="single" w:sz="4" w:space="0" w:color="auto"/>
              <w:left w:val="nil"/>
              <w:bottom w:val="single" w:sz="4" w:space="0" w:color="auto"/>
              <w:right w:val="nil"/>
            </w:tcBorders>
            <w:vAlign w:val="center"/>
          </w:tcPr>
          <w:p w14:paraId="0E9ED9CC" w14:textId="77777777" w:rsidR="002049ED" w:rsidRDefault="002049ED" w:rsidP="002049ED">
            <w:pPr>
              <w:keepNext/>
              <w:keepLines/>
              <w:jc w:val="center"/>
              <w:rPr>
                <w:rFonts w:ascii="Arial" w:eastAsia="宋体" w:hAnsi="Arial"/>
                <w:sz w:val="18"/>
              </w:rPr>
            </w:pPr>
            <w:r>
              <w:rPr>
                <w:rFonts w:ascii="Arial" w:hAnsi="Arial"/>
                <w:sz w:val="18"/>
              </w:rPr>
              <w:t>–</w:t>
            </w:r>
          </w:p>
        </w:tc>
        <w:tc>
          <w:tcPr>
            <w:tcW w:w="1306" w:type="dxa"/>
            <w:tcBorders>
              <w:top w:val="single" w:sz="4" w:space="0" w:color="auto"/>
              <w:left w:val="nil"/>
              <w:bottom w:val="single" w:sz="4" w:space="0" w:color="auto"/>
              <w:right w:val="single" w:sz="4" w:space="0" w:color="auto"/>
            </w:tcBorders>
            <w:vAlign w:val="center"/>
          </w:tcPr>
          <w:p w14:paraId="7F161915" w14:textId="77777777" w:rsidR="002049ED" w:rsidRDefault="002049ED" w:rsidP="002049ED">
            <w:pPr>
              <w:keepNext/>
              <w:keepLines/>
              <w:rPr>
                <w:rFonts w:ascii="Arial" w:hAnsi="Arial" w:cs="Arial"/>
                <w:sz w:val="18"/>
              </w:rPr>
            </w:pPr>
            <w:r>
              <w:rPr>
                <w:rFonts w:ascii="Arial" w:hAnsi="Arial" w:cs="Arial"/>
                <w:sz w:val="18"/>
              </w:rPr>
              <w:t>716</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vAlign w:val="center"/>
          </w:tcPr>
          <w:p w14:paraId="0DCD40C1" w14:textId="77777777" w:rsidR="002049ED" w:rsidRDefault="002049ED" w:rsidP="002049ED">
            <w:pPr>
              <w:keepNext/>
              <w:keepLines/>
              <w:jc w:val="right"/>
              <w:rPr>
                <w:rFonts w:ascii="Arial" w:hAnsi="Arial" w:cs="Arial"/>
                <w:sz w:val="18"/>
              </w:rPr>
            </w:pPr>
            <w:r>
              <w:rPr>
                <w:rFonts w:ascii="Arial" w:hAnsi="Arial" w:cs="Arial"/>
                <w:sz w:val="18"/>
              </w:rPr>
              <w:t>728</w:t>
            </w:r>
            <w:r>
              <w:rPr>
                <w:rFonts w:ascii="Arial" w:hAnsi="Arial" w:cs="Arial" w:hint="eastAsia"/>
                <w:sz w:val="18"/>
              </w:rPr>
              <w:t>MHz</w:t>
            </w:r>
          </w:p>
        </w:tc>
        <w:tc>
          <w:tcPr>
            <w:tcW w:w="426" w:type="dxa"/>
            <w:tcBorders>
              <w:top w:val="single" w:sz="4" w:space="0" w:color="auto"/>
              <w:left w:val="nil"/>
              <w:bottom w:val="single" w:sz="4" w:space="0" w:color="auto"/>
              <w:right w:val="nil"/>
            </w:tcBorders>
            <w:vAlign w:val="center"/>
          </w:tcPr>
          <w:p w14:paraId="1639E4FD" w14:textId="77777777" w:rsidR="002049ED" w:rsidRDefault="002049ED" w:rsidP="002049ED">
            <w:pPr>
              <w:keepNext/>
              <w:keepLines/>
              <w:jc w:val="center"/>
              <w:rPr>
                <w:rFonts w:ascii="Arial" w:hAnsi="Arial"/>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vAlign w:val="center"/>
          </w:tcPr>
          <w:p w14:paraId="46126C37" w14:textId="77777777" w:rsidR="002049ED" w:rsidRDefault="002049ED" w:rsidP="002049ED">
            <w:pPr>
              <w:keepNext/>
              <w:keepLines/>
              <w:rPr>
                <w:rFonts w:ascii="Arial" w:hAnsi="Arial" w:cs="Arial"/>
                <w:sz w:val="18"/>
              </w:rPr>
            </w:pPr>
            <w:r>
              <w:rPr>
                <w:rFonts w:ascii="Arial" w:hAnsi="Arial" w:cs="Arial"/>
                <w:sz w:val="18"/>
              </w:rPr>
              <w:t xml:space="preserve">746 </w:t>
            </w:r>
            <w:r>
              <w:rPr>
                <w:rFonts w:ascii="Arial" w:hAnsi="Arial" w:cs="Arial" w:hint="eastAsia"/>
                <w:sz w:val="18"/>
              </w:rPr>
              <w:t>MH</w:t>
            </w:r>
            <w:r>
              <w:rPr>
                <w:rFonts w:ascii="Arial" w:hAnsi="Arial" w:cs="Arial"/>
                <w:sz w:val="18"/>
              </w:rPr>
              <w:t>z</w:t>
            </w:r>
          </w:p>
        </w:tc>
        <w:tc>
          <w:tcPr>
            <w:tcW w:w="1752" w:type="dxa"/>
            <w:tcBorders>
              <w:top w:val="single" w:sz="4" w:space="0" w:color="auto"/>
              <w:left w:val="single" w:sz="4" w:space="0" w:color="auto"/>
              <w:bottom w:val="single" w:sz="4" w:space="0" w:color="auto"/>
              <w:right w:val="single" w:sz="4" w:space="0" w:color="auto"/>
            </w:tcBorders>
            <w:vAlign w:val="center"/>
          </w:tcPr>
          <w:p w14:paraId="4BCE5D8F" w14:textId="77777777" w:rsidR="002049ED" w:rsidRDefault="002049ED" w:rsidP="002049ED">
            <w:pPr>
              <w:keepNext/>
              <w:keepLines/>
              <w:jc w:val="center"/>
              <w:rPr>
                <w:rFonts w:ascii="Arial" w:hAnsi="Arial" w:cs="Arial"/>
                <w:sz w:val="18"/>
              </w:rPr>
            </w:pPr>
            <w:r>
              <w:rPr>
                <w:rFonts w:ascii="Arial" w:hAnsi="Arial" w:cs="Arial"/>
                <w:sz w:val="18"/>
              </w:rPr>
              <w:t>F</w:t>
            </w:r>
            <w:r>
              <w:rPr>
                <w:rFonts w:ascii="Arial" w:hAnsi="Arial" w:cs="Arial" w:hint="eastAsia"/>
                <w:sz w:val="18"/>
              </w:rPr>
              <w:t>DD</w:t>
            </w:r>
          </w:p>
        </w:tc>
      </w:tr>
    </w:tbl>
    <w:p w14:paraId="52262C8B" w14:textId="78784883" w:rsidR="002049ED" w:rsidRDefault="002049ED" w:rsidP="002049ED">
      <w:pPr>
        <w:pStyle w:val="41"/>
      </w:pPr>
      <w:bookmarkStart w:id="482" w:name="_Toc136288431"/>
      <w:r>
        <w:rPr>
          <w:rFonts w:hint="eastAsia"/>
        </w:rPr>
        <w:t>5.</w:t>
      </w:r>
      <w:r>
        <w:t>45</w:t>
      </w:r>
      <w:r>
        <w:rPr>
          <w:rFonts w:hint="eastAsia"/>
        </w:rPr>
        <w:t>.</w:t>
      </w:r>
      <w:r>
        <w:t>1.2</w:t>
      </w:r>
      <w:r>
        <w:tab/>
        <w:t xml:space="preserve">Channel bandwidths per operating band for </w:t>
      </w:r>
      <w:r>
        <w:rPr>
          <w:rFonts w:hint="eastAsia"/>
        </w:rPr>
        <w:t>CA</w:t>
      </w:r>
      <w:bookmarkEnd w:id="482"/>
    </w:p>
    <w:p w14:paraId="1D87A910" w14:textId="1FA27008" w:rsidR="002049ED" w:rsidRDefault="002049ED" w:rsidP="002049ED">
      <w:pPr>
        <w:pStyle w:val="TH"/>
        <w:rPr>
          <w:rFonts w:cs="Arial"/>
        </w:rPr>
      </w:pPr>
      <w:r>
        <w:rPr>
          <w:rFonts w:cs="Arial"/>
        </w:rPr>
        <w:t>Table 5.45.1.2-1: Supported bandwidths per CA band combination of band n66+n77+n85</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2049ED" w14:paraId="22C5C805" w14:textId="77777777" w:rsidTr="002049ED">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786D991C" w14:textId="77777777" w:rsidR="002049ED" w:rsidRDefault="002049ED" w:rsidP="002049ED">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1F97C042" w14:textId="77777777" w:rsidR="002049ED" w:rsidRDefault="002049ED" w:rsidP="002049ED">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1BB76BD6" w14:textId="77777777" w:rsidR="002049ED" w:rsidRDefault="002049ED" w:rsidP="002049ED">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6B0ABA2" w14:textId="77777777" w:rsidR="002049ED" w:rsidRDefault="002049ED" w:rsidP="002049ED">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22B55D37" w14:textId="77777777" w:rsidR="002049ED" w:rsidRDefault="002049ED" w:rsidP="002049ED">
            <w:pPr>
              <w:pStyle w:val="TAH"/>
              <w:overflowPunct w:val="0"/>
              <w:autoSpaceDE w:val="0"/>
              <w:autoSpaceDN w:val="0"/>
              <w:adjustRightInd w:val="0"/>
              <w:rPr>
                <w:lang w:eastAsia="zh-CN"/>
              </w:rPr>
            </w:pPr>
            <w:r>
              <w:t>Bandwidth combination set</w:t>
            </w:r>
          </w:p>
        </w:tc>
      </w:tr>
      <w:tr w:rsidR="002049ED" w14:paraId="630060FC" w14:textId="77777777" w:rsidTr="002049E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9734C5" w14:textId="77777777" w:rsidR="002049ED" w:rsidRDefault="002049ED" w:rsidP="002049ED">
            <w:pPr>
              <w:pStyle w:val="TAC"/>
              <w:rPr>
                <w:rFonts w:eastAsia="宋体"/>
                <w:lang w:eastAsia="zh-CN"/>
              </w:rPr>
            </w:pPr>
            <w:r w:rsidRPr="00C8045A">
              <w:rPr>
                <w:rFonts w:eastAsia="宋体"/>
                <w:lang w:eastAsia="zh-CN"/>
              </w:rPr>
              <w:t>CA_</w:t>
            </w:r>
            <w:r>
              <w:rPr>
                <w:rFonts w:eastAsia="宋体"/>
                <w:lang w:eastAsia="zh-CN"/>
              </w:rPr>
              <w:t>n66</w:t>
            </w:r>
            <w:r w:rsidRPr="00C8045A">
              <w:rPr>
                <w:rFonts w:eastAsia="宋体"/>
                <w:lang w:eastAsia="zh-CN"/>
              </w:rPr>
              <w:t>A-</w:t>
            </w:r>
            <w:r>
              <w:rPr>
                <w:rFonts w:eastAsia="宋体"/>
                <w:lang w:eastAsia="zh-CN"/>
              </w:rPr>
              <w:t>n77</w:t>
            </w:r>
            <w:r w:rsidRPr="00C8045A">
              <w:rPr>
                <w:rFonts w:eastAsia="宋体"/>
                <w:lang w:eastAsia="zh-CN"/>
              </w:rPr>
              <w:t>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D031F2" w14:textId="77777777" w:rsidR="002049ED" w:rsidRDefault="002049ED" w:rsidP="002049ED">
            <w:pPr>
              <w:pStyle w:val="TAC"/>
              <w:rPr>
                <w:lang w:val="sv-SE"/>
              </w:rPr>
            </w:pPr>
            <w:r>
              <w:rPr>
                <w:rFonts w:hint="eastAsia"/>
                <w:lang w:eastAsia="zh-CN"/>
              </w:rPr>
              <w:t>CA</w:t>
            </w:r>
            <w:r>
              <w:t>_</w:t>
            </w:r>
            <w:r>
              <w:rPr>
                <w:rFonts w:hint="eastAsia"/>
                <w:lang w:eastAsia="zh-CN"/>
              </w:rPr>
              <w:t>n66</w:t>
            </w:r>
            <w:r>
              <w:rPr>
                <w:lang w:val="sv-SE"/>
              </w:rPr>
              <w:t>A-</w:t>
            </w:r>
            <w:r>
              <w:rPr>
                <w:rFonts w:hint="eastAsia"/>
                <w:lang w:eastAsia="zh-CN"/>
              </w:rPr>
              <w:t>n77</w:t>
            </w:r>
            <w:r>
              <w:rPr>
                <w:lang w:val="sv-SE"/>
              </w:rPr>
              <w:t>A</w:t>
            </w:r>
          </w:p>
          <w:p w14:paraId="7D18FC95" w14:textId="77777777" w:rsidR="002049ED" w:rsidRDefault="002049ED" w:rsidP="002049ED">
            <w:pPr>
              <w:pStyle w:val="TAC"/>
              <w:rPr>
                <w:lang w:val="sv-SE"/>
              </w:rPr>
            </w:pPr>
            <w:r>
              <w:rPr>
                <w:rFonts w:hint="eastAsia"/>
                <w:lang w:eastAsia="zh-CN"/>
              </w:rPr>
              <w:t>CA</w:t>
            </w:r>
            <w:r>
              <w:t>_</w:t>
            </w:r>
            <w:r>
              <w:rPr>
                <w:rFonts w:hint="eastAsia"/>
                <w:lang w:eastAsia="zh-CN"/>
              </w:rPr>
              <w:t>n66</w:t>
            </w:r>
            <w:r>
              <w:rPr>
                <w:lang w:val="sv-SE"/>
              </w:rPr>
              <w:t>A-</w:t>
            </w:r>
            <w:r>
              <w:rPr>
                <w:rFonts w:hint="eastAsia"/>
                <w:lang w:eastAsia="zh-CN"/>
              </w:rPr>
              <w:t>n85</w:t>
            </w:r>
            <w:r>
              <w:rPr>
                <w:lang w:val="sv-SE"/>
              </w:rPr>
              <w:t>A</w:t>
            </w:r>
          </w:p>
          <w:p w14:paraId="429EE115" w14:textId="77777777" w:rsidR="002049ED" w:rsidRDefault="002049ED" w:rsidP="002049ED">
            <w:pPr>
              <w:pStyle w:val="TAC"/>
              <w:rPr>
                <w:rFonts w:eastAsia="宋体"/>
                <w:lang w:eastAsia="zh-CN"/>
              </w:rPr>
            </w:pPr>
            <w:r>
              <w:rPr>
                <w:rFonts w:hint="eastAsia"/>
                <w:lang w:eastAsia="zh-CN"/>
              </w:rPr>
              <w:t>CA</w:t>
            </w:r>
            <w:r>
              <w:t>_</w:t>
            </w:r>
            <w:r>
              <w:rPr>
                <w:rFonts w:hint="eastAsia"/>
                <w:lang w:eastAsia="zh-CN"/>
              </w:rPr>
              <w:t>n77</w:t>
            </w:r>
            <w:r>
              <w:rPr>
                <w:lang w:val="sv-SE"/>
              </w:rPr>
              <w:t>A-</w:t>
            </w:r>
            <w:r>
              <w:rPr>
                <w:rFonts w:hint="eastAsia"/>
                <w:lang w:eastAsia="zh-CN"/>
              </w:rPr>
              <w:t>n85</w:t>
            </w:r>
            <w:r>
              <w:rPr>
                <w:lang w:val="sv-SE"/>
              </w:rPr>
              <w:t>A</w:t>
            </w:r>
          </w:p>
        </w:tc>
        <w:tc>
          <w:tcPr>
            <w:tcW w:w="730" w:type="dxa"/>
            <w:tcBorders>
              <w:left w:val="single" w:sz="4" w:space="0" w:color="auto"/>
              <w:right w:val="single" w:sz="4" w:space="0" w:color="auto"/>
            </w:tcBorders>
            <w:vAlign w:val="center"/>
          </w:tcPr>
          <w:p w14:paraId="642DAD55" w14:textId="77777777" w:rsidR="002049ED" w:rsidRDefault="002049ED" w:rsidP="002049ED">
            <w:pPr>
              <w:pStyle w:val="TAC"/>
              <w:rPr>
                <w:lang w:eastAsia="zh-CN"/>
              </w:rPr>
            </w:pPr>
            <w:r>
              <w:rPr>
                <w:rFonts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75F7364" w14:textId="77777777" w:rsidR="002049ED" w:rsidRDefault="002049ED" w:rsidP="002049ED">
            <w:pPr>
              <w:pStyle w:val="TAC"/>
            </w:pPr>
            <w:r>
              <w:rPr>
                <w:rFonts w:cs="Arial"/>
                <w:color w:val="000000"/>
                <w:szCs w:val="18"/>
              </w:rPr>
              <w:t xml:space="preserve">n66 channel bandwidths in Table 5.3.5-1 </w:t>
            </w:r>
          </w:p>
        </w:tc>
        <w:tc>
          <w:tcPr>
            <w:tcW w:w="1360" w:type="dxa"/>
            <w:tcBorders>
              <w:left w:val="single" w:sz="4" w:space="0" w:color="auto"/>
              <w:bottom w:val="nil"/>
              <w:right w:val="single" w:sz="4" w:space="0" w:color="auto"/>
            </w:tcBorders>
            <w:shd w:val="clear" w:color="auto" w:fill="auto"/>
            <w:vAlign w:val="center"/>
          </w:tcPr>
          <w:p w14:paraId="33DA912E" w14:textId="77777777" w:rsidR="002049ED" w:rsidRDefault="002049ED" w:rsidP="002049ED">
            <w:pPr>
              <w:pStyle w:val="TAC"/>
              <w:rPr>
                <w:lang w:eastAsia="zh-CN"/>
              </w:rPr>
            </w:pPr>
            <w:r>
              <w:rPr>
                <w:lang w:eastAsia="zh-CN"/>
              </w:rPr>
              <w:t>4 and 5</w:t>
            </w:r>
          </w:p>
        </w:tc>
      </w:tr>
      <w:tr w:rsidR="002049ED" w14:paraId="2013433D" w14:textId="77777777" w:rsidTr="002049ED">
        <w:trPr>
          <w:trHeight w:val="187"/>
        </w:trPr>
        <w:tc>
          <w:tcPr>
            <w:tcW w:w="1983" w:type="dxa"/>
            <w:tcBorders>
              <w:top w:val="nil"/>
              <w:left w:val="single" w:sz="4" w:space="0" w:color="auto"/>
              <w:bottom w:val="nil"/>
              <w:right w:val="single" w:sz="4" w:space="0" w:color="auto"/>
            </w:tcBorders>
            <w:shd w:val="clear" w:color="auto" w:fill="auto"/>
            <w:vAlign w:val="center"/>
          </w:tcPr>
          <w:p w14:paraId="20958422" w14:textId="77777777" w:rsidR="002049ED" w:rsidRDefault="002049ED" w:rsidP="002049E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2FAC500" w14:textId="77777777" w:rsidR="002049ED" w:rsidRDefault="002049ED" w:rsidP="002049ED">
            <w:pPr>
              <w:pStyle w:val="TAC"/>
              <w:rPr>
                <w:lang w:eastAsia="zh-CN"/>
              </w:rPr>
            </w:pPr>
          </w:p>
        </w:tc>
        <w:tc>
          <w:tcPr>
            <w:tcW w:w="730" w:type="dxa"/>
            <w:tcBorders>
              <w:left w:val="single" w:sz="4" w:space="0" w:color="auto"/>
              <w:right w:val="single" w:sz="4" w:space="0" w:color="auto"/>
            </w:tcBorders>
            <w:vAlign w:val="center"/>
          </w:tcPr>
          <w:p w14:paraId="096450C5" w14:textId="77777777" w:rsidR="002049ED" w:rsidRDefault="002049ED" w:rsidP="002049ED">
            <w:pPr>
              <w:pStyle w:val="TAC"/>
              <w:rPr>
                <w:lang w:eastAsia="zh-CN"/>
              </w:rPr>
            </w:pPr>
            <w:r>
              <w:rPr>
                <w:rFonts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87B38C8" w14:textId="77777777" w:rsidR="002049ED" w:rsidRDefault="002049ED" w:rsidP="002049ED">
            <w:pPr>
              <w:pStyle w:val="TAC"/>
            </w:pPr>
            <w:r>
              <w:rPr>
                <w:rFonts w:cs="Arial"/>
                <w:color w:val="000000"/>
                <w:szCs w:val="18"/>
              </w:rPr>
              <w:t xml:space="preserve">n77 channel bandwidths in Table 5.3.5-1 </w:t>
            </w:r>
          </w:p>
        </w:tc>
        <w:tc>
          <w:tcPr>
            <w:tcW w:w="1360" w:type="dxa"/>
            <w:tcBorders>
              <w:top w:val="nil"/>
              <w:left w:val="single" w:sz="4" w:space="0" w:color="auto"/>
              <w:bottom w:val="nil"/>
              <w:right w:val="single" w:sz="4" w:space="0" w:color="auto"/>
            </w:tcBorders>
            <w:shd w:val="clear" w:color="auto" w:fill="auto"/>
            <w:vAlign w:val="center"/>
          </w:tcPr>
          <w:p w14:paraId="5A3E38BB" w14:textId="77777777" w:rsidR="002049ED" w:rsidRDefault="002049ED" w:rsidP="002049ED">
            <w:pPr>
              <w:pStyle w:val="TAC"/>
              <w:rPr>
                <w:lang w:eastAsia="zh-CN"/>
              </w:rPr>
            </w:pPr>
          </w:p>
        </w:tc>
      </w:tr>
      <w:tr w:rsidR="002049ED" w14:paraId="3C49324A" w14:textId="77777777" w:rsidTr="002049E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0744D1" w14:textId="77777777" w:rsidR="002049ED" w:rsidRDefault="002049ED" w:rsidP="002049E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E7CE9C" w14:textId="77777777" w:rsidR="002049ED" w:rsidRDefault="002049ED" w:rsidP="002049ED">
            <w:pPr>
              <w:pStyle w:val="TAC"/>
              <w:rPr>
                <w:lang w:eastAsia="zh-CN"/>
              </w:rPr>
            </w:pPr>
          </w:p>
        </w:tc>
        <w:tc>
          <w:tcPr>
            <w:tcW w:w="730" w:type="dxa"/>
            <w:tcBorders>
              <w:left w:val="single" w:sz="4" w:space="0" w:color="auto"/>
              <w:right w:val="single" w:sz="4" w:space="0" w:color="auto"/>
            </w:tcBorders>
            <w:vAlign w:val="center"/>
          </w:tcPr>
          <w:p w14:paraId="32EDF17E" w14:textId="77777777" w:rsidR="002049ED" w:rsidRDefault="002049ED" w:rsidP="002049ED">
            <w:pPr>
              <w:pStyle w:val="TAC"/>
              <w:rPr>
                <w:lang w:eastAsia="zh-CN"/>
              </w:rPr>
            </w:pPr>
            <w:r>
              <w:rPr>
                <w:rFonts w:hint="eastAsia"/>
                <w:lang w:eastAsia="zh-CN"/>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6D5638CD" w14:textId="77777777" w:rsidR="002049ED" w:rsidRPr="00350EBB" w:rsidRDefault="002049ED" w:rsidP="002049ED">
            <w:pPr>
              <w:pStyle w:val="TAC"/>
              <w:rPr>
                <w:rFonts w:eastAsia="宋体"/>
                <w:lang w:eastAsia="zh-CN" w:bidi="ar"/>
              </w:rPr>
            </w:pPr>
            <w:r>
              <w:rPr>
                <w:rFonts w:cs="Arial"/>
                <w:color w:val="000000"/>
                <w:szCs w:val="18"/>
              </w:rPr>
              <w:t xml:space="preserve">n85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CDFBFF" w14:textId="77777777" w:rsidR="002049ED" w:rsidRDefault="002049ED" w:rsidP="002049ED">
            <w:pPr>
              <w:pStyle w:val="TAC"/>
              <w:rPr>
                <w:lang w:eastAsia="zh-CN"/>
              </w:rPr>
            </w:pPr>
          </w:p>
        </w:tc>
      </w:tr>
    </w:tbl>
    <w:p w14:paraId="5F1B13C0" w14:textId="77777777" w:rsidR="002049ED" w:rsidRDefault="002049ED" w:rsidP="002049ED">
      <w:pPr>
        <w:rPr>
          <w:rFonts w:ascii="Arial" w:hAnsi="Arial" w:cs="Arial"/>
          <w:color w:val="0000FF"/>
          <w:sz w:val="32"/>
          <w:szCs w:val="32"/>
          <w:lang w:eastAsia="ja-JP"/>
        </w:rPr>
      </w:pPr>
    </w:p>
    <w:p w14:paraId="2CD1A8E8" w14:textId="0FA375E1" w:rsidR="002049ED" w:rsidRDefault="002049ED" w:rsidP="002049ED">
      <w:pPr>
        <w:pStyle w:val="41"/>
      </w:pPr>
      <w:bookmarkStart w:id="483" w:name="_Toc136288432"/>
      <w:r>
        <w:rPr>
          <w:rFonts w:hint="eastAsia"/>
        </w:rPr>
        <w:t>5.</w:t>
      </w:r>
      <w:r>
        <w:t>45</w:t>
      </w:r>
      <w:r>
        <w:rPr>
          <w:rFonts w:hint="eastAsia"/>
        </w:rPr>
        <w:t>.1.3</w:t>
      </w:r>
      <w:r>
        <w:tab/>
      </w:r>
      <w:r w:rsidRPr="00AC4AB0">
        <w:t>∆T</w:t>
      </w:r>
      <w:r w:rsidRPr="00AC4AB0">
        <w:rPr>
          <w:vertAlign w:val="subscript"/>
        </w:rPr>
        <w:t>IB</w:t>
      </w:r>
      <w:r w:rsidRPr="00AC4AB0">
        <w:rPr>
          <w:rFonts w:hint="eastAsia"/>
          <w:vertAlign w:val="subscript"/>
        </w:rPr>
        <w:t>,c</w:t>
      </w:r>
      <w:r w:rsidRPr="00AC4AB0">
        <w:t xml:space="preserve"> and ∆R</w:t>
      </w:r>
      <w:r w:rsidRPr="00AC4AB0">
        <w:rPr>
          <w:vertAlign w:val="subscript"/>
        </w:rPr>
        <w:t>IB</w:t>
      </w:r>
      <w:r w:rsidRPr="00AC4AB0">
        <w:rPr>
          <w:rFonts w:hint="eastAsia"/>
          <w:vertAlign w:val="subscript"/>
        </w:rPr>
        <w:t>,c</w:t>
      </w:r>
      <w:r w:rsidRPr="00AC4AB0">
        <w:t xml:space="preserve"> values</w:t>
      </w:r>
      <w:bookmarkEnd w:id="483"/>
    </w:p>
    <w:p w14:paraId="0249A54D" w14:textId="77777777" w:rsidR="002049ED" w:rsidRDefault="002049ED" w:rsidP="002049ED">
      <w:r>
        <w:t xml:space="preserve">For </w:t>
      </w:r>
      <w:r w:rsidRPr="00C8045A">
        <w:rPr>
          <w:rFonts w:eastAsia="宋体"/>
          <w:lang w:eastAsia="zh-CN"/>
        </w:rPr>
        <w:t>CA_</w:t>
      </w:r>
      <w:r>
        <w:rPr>
          <w:rFonts w:eastAsia="宋体"/>
          <w:lang w:eastAsia="zh-CN"/>
        </w:rPr>
        <w:t>n66</w:t>
      </w:r>
      <w:r w:rsidRPr="00C8045A">
        <w:rPr>
          <w:rFonts w:eastAsia="宋体"/>
          <w:lang w:eastAsia="zh-CN"/>
        </w:rPr>
        <w:t>-</w:t>
      </w:r>
      <w:r>
        <w:rPr>
          <w:rFonts w:eastAsia="宋体"/>
          <w:lang w:eastAsia="zh-CN"/>
        </w:rPr>
        <w:t>n77</w:t>
      </w:r>
      <w:r w:rsidRPr="00C8045A">
        <w:rPr>
          <w:rFonts w:eastAsia="宋体"/>
          <w:lang w:eastAsia="zh-CN"/>
        </w:rPr>
        <w:t>-n85</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57173F">
        <w:rPr>
          <w:rFonts w:cs="Arial"/>
          <w:szCs w:val="22"/>
          <w:lang w:val="en-US" w:eastAsia="zh-CN"/>
        </w:rPr>
        <w:t xml:space="preserve">CA_n12-n66-n77 </w:t>
      </w:r>
      <w:r>
        <w:t>and are given in the tables below.</w:t>
      </w:r>
    </w:p>
    <w:p w14:paraId="5E57265B" w14:textId="476331DB" w:rsidR="002049ED" w:rsidRDefault="002049ED" w:rsidP="002049ED">
      <w:pPr>
        <w:pStyle w:val="TH"/>
        <w:rPr>
          <w:rFonts w:cs="Arial"/>
        </w:rPr>
      </w:pPr>
      <w:r>
        <w:rPr>
          <w:rFonts w:cs="Arial"/>
        </w:rPr>
        <w:t xml:space="preserve">Table </w:t>
      </w:r>
      <w:r>
        <w:rPr>
          <w:rFonts w:cs="Arial" w:hint="eastAsia"/>
        </w:rPr>
        <w:t>5.</w:t>
      </w:r>
      <w:r>
        <w:rPr>
          <w:rFonts w:cs="Arial"/>
        </w:rPr>
        <w:t>45.1.3-1: ΔT</w:t>
      </w:r>
      <w:r>
        <w:rPr>
          <w:rFonts w:cs="Arial"/>
          <w:vertAlign w:val="subscript"/>
        </w:rPr>
        <w:t>I</w:t>
      </w:r>
      <w:r w:rsidRPr="00AC4AB0">
        <w:rPr>
          <w:rFonts w:cs="Arial"/>
          <w:vertAlign w:val="subscript"/>
        </w:rPr>
        <w:t>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2049ED" w14:paraId="16349E3F" w14:textId="77777777" w:rsidTr="002049ED">
        <w:trPr>
          <w:jc w:val="center"/>
        </w:trPr>
        <w:tc>
          <w:tcPr>
            <w:tcW w:w="2336" w:type="dxa"/>
            <w:vMerge w:val="restart"/>
            <w:tcBorders>
              <w:top w:val="single" w:sz="4" w:space="0" w:color="auto"/>
              <w:left w:val="single" w:sz="4" w:space="0" w:color="auto"/>
              <w:right w:val="single" w:sz="4" w:space="0" w:color="auto"/>
            </w:tcBorders>
          </w:tcPr>
          <w:p w14:paraId="5067516B" w14:textId="77777777" w:rsidR="002049ED" w:rsidRDefault="002049ED" w:rsidP="002049ED">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6AB56FB" w14:textId="77777777" w:rsidR="002049ED" w:rsidRDefault="002049ED" w:rsidP="002049ED">
            <w:pPr>
              <w:keepNext/>
              <w:keepLines/>
              <w:spacing w:after="0"/>
              <w:jc w:val="center"/>
              <w:rPr>
                <w:rFonts w:ascii="Arial" w:eastAsia="宋体" w:hAnsi="Arial"/>
                <w:b/>
                <w:sz w:val="18"/>
              </w:rPr>
            </w:pPr>
            <w:r w:rsidRPr="00A20126">
              <w:rPr>
                <w:rFonts w:ascii="Arial" w:eastAsia="宋体" w:hAnsi="Arial"/>
                <w:b/>
                <w:sz w:val="18"/>
              </w:rPr>
              <w:t>ΔT</w:t>
            </w:r>
            <w:r w:rsidRPr="00A20126">
              <w:rPr>
                <w:rFonts w:ascii="Arial" w:eastAsia="宋体" w:hAnsi="Arial"/>
                <w:b/>
                <w:sz w:val="18"/>
                <w:vertAlign w:val="subscript"/>
              </w:rPr>
              <w:t>IB,c</w:t>
            </w:r>
            <w:r w:rsidRPr="00A20126">
              <w:rPr>
                <w:rFonts w:ascii="Arial" w:eastAsia="宋体" w:hAnsi="Arial"/>
                <w:b/>
                <w:sz w:val="18"/>
              </w:rPr>
              <w:t xml:space="preserve"> for NR bands (dB)</w:t>
            </w:r>
            <w:r w:rsidRPr="00A20126">
              <w:rPr>
                <w:rFonts w:ascii="Arial" w:eastAsia="宋体" w:hAnsi="Arial"/>
                <w:b/>
                <w:sz w:val="18"/>
                <w:vertAlign w:val="superscript"/>
              </w:rPr>
              <w:t>8</w:t>
            </w:r>
          </w:p>
        </w:tc>
      </w:tr>
      <w:tr w:rsidR="002049ED" w14:paraId="03F43728" w14:textId="77777777" w:rsidTr="002049ED">
        <w:trPr>
          <w:jc w:val="center"/>
        </w:trPr>
        <w:tc>
          <w:tcPr>
            <w:tcW w:w="2336" w:type="dxa"/>
            <w:vMerge/>
            <w:tcBorders>
              <w:left w:val="single" w:sz="4" w:space="0" w:color="auto"/>
              <w:bottom w:val="single" w:sz="4" w:space="0" w:color="auto"/>
              <w:right w:val="single" w:sz="4" w:space="0" w:color="auto"/>
            </w:tcBorders>
          </w:tcPr>
          <w:p w14:paraId="7BA7A02A" w14:textId="77777777" w:rsidR="002049ED" w:rsidRDefault="002049ED" w:rsidP="002049ED">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8B85DD2" w14:textId="77777777" w:rsidR="002049ED" w:rsidRDefault="002049ED" w:rsidP="002049ED">
            <w:pPr>
              <w:keepNext/>
              <w:keepLines/>
              <w:spacing w:after="0"/>
              <w:jc w:val="center"/>
              <w:rPr>
                <w:rFonts w:ascii="Arial" w:eastAsia="宋体" w:hAnsi="Arial"/>
                <w:b/>
                <w:sz w:val="18"/>
              </w:rPr>
            </w:pPr>
            <w:r w:rsidRPr="00A20126">
              <w:rPr>
                <w:rFonts w:ascii="Arial" w:eastAsia="宋体" w:hAnsi="Arial"/>
                <w:b/>
                <w:sz w:val="18"/>
              </w:rPr>
              <w:t>Component band in order of bands in configuration</w:t>
            </w:r>
            <w:r w:rsidRPr="00A20126">
              <w:rPr>
                <w:rFonts w:ascii="Arial" w:eastAsia="宋体" w:hAnsi="Arial"/>
                <w:b/>
                <w:sz w:val="18"/>
                <w:vertAlign w:val="superscript"/>
              </w:rPr>
              <w:t>9</w:t>
            </w:r>
          </w:p>
        </w:tc>
      </w:tr>
      <w:tr w:rsidR="002049ED" w14:paraId="61190D90" w14:textId="77777777" w:rsidTr="002049E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AF4A24B" w14:textId="77777777" w:rsidR="002049ED" w:rsidRDefault="002049ED" w:rsidP="002049ED">
            <w:pPr>
              <w:keepNext/>
              <w:keepLines/>
              <w:spacing w:after="0"/>
              <w:jc w:val="center"/>
              <w:rPr>
                <w:rFonts w:ascii="Arial" w:eastAsia="宋体" w:hAnsi="Arial"/>
                <w:sz w:val="18"/>
                <w:lang w:val="en-US" w:eastAsia="zh-CN"/>
              </w:rPr>
            </w:pPr>
            <w:r w:rsidRPr="001E03B0">
              <w:rPr>
                <w:rFonts w:ascii="Arial" w:eastAsia="等线" w:hAnsi="Arial"/>
                <w:sz w:val="18"/>
                <w:lang w:eastAsia="zh-CN"/>
              </w:rPr>
              <w:t>CA_</w:t>
            </w:r>
            <w:r>
              <w:rPr>
                <w:rFonts w:ascii="Arial" w:eastAsia="等线" w:hAnsi="Arial"/>
                <w:sz w:val="18"/>
                <w:lang w:eastAsia="zh-CN"/>
              </w:rPr>
              <w:t>n66</w:t>
            </w:r>
            <w:r w:rsidRPr="001E03B0">
              <w:rPr>
                <w:rFonts w:ascii="Arial" w:eastAsia="等线" w:hAnsi="Arial"/>
                <w:sz w:val="18"/>
                <w:lang w:eastAsia="zh-CN"/>
              </w:rPr>
              <w:t>-</w:t>
            </w:r>
            <w:r>
              <w:rPr>
                <w:rFonts w:ascii="Arial" w:eastAsia="等线" w:hAnsi="Arial"/>
                <w:sz w:val="18"/>
                <w:lang w:eastAsia="zh-CN"/>
              </w:rPr>
              <w:t>n77</w:t>
            </w:r>
            <w:r w:rsidRPr="001E03B0">
              <w:rPr>
                <w:rFonts w:ascii="Arial" w:eastAsia="等线" w:hAnsi="Arial"/>
                <w:sz w:val="18"/>
                <w:lang w:eastAsia="zh-CN"/>
              </w:rPr>
              <w:t>-n85</w:t>
            </w:r>
          </w:p>
        </w:tc>
        <w:tc>
          <w:tcPr>
            <w:tcW w:w="1968" w:type="dxa"/>
            <w:tcBorders>
              <w:top w:val="single" w:sz="4" w:space="0" w:color="auto"/>
              <w:left w:val="single" w:sz="4" w:space="0" w:color="auto"/>
              <w:bottom w:val="single" w:sz="4" w:space="0" w:color="auto"/>
              <w:right w:val="single" w:sz="4" w:space="0" w:color="auto"/>
            </w:tcBorders>
            <w:vAlign w:val="center"/>
          </w:tcPr>
          <w:p w14:paraId="2602E9E5" w14:textId="77777777" w:rsidR="002049ED" w:rsidRDefault="002049ED" w:rsidP="002049ED">
            <w:pPr>
              <w:keepNext/>
              <w:keepLines/>
              <w:spacing w:after="0"/>
              <w:jc w:val="center"/>
              <w:rPr>
                <w:rFonts w:ascii="Arial" w:eastAsia="宋体" w:hAnsi="Arial"/>
                <w:sz w:val="18"/>
                <w:lang w:val="en-US" w:eastAsia="zh-CN"/>
              </w:rPr>
            </w:pPr>
            <w:r>
              <w:rPr>
                <w:rFonts w:ascii="Arial" w:eastAsia="等线"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8D3B714" w14:textId="77777777" w:rsidR="002049ED" w:rsidRDefault="002049ED" w:rsidP="002049ED">
            <w:pPr>
              <w:keepNext/>
              <w:keepLines/>
              <w:spacing w:after="0"/>
              <w:jc w:val="center"/>
              <w:rPr>
                <w:rFonts w:ascii="Arial" w:eastAsia="宋体" w:hAnsi="Arial"/>
                <w:sz w:val="18"/>
                <w:lang w:val="en-US" w:eastAsia="zh-CN"/>
              </w:rPr>
            </w:pPr>
            <w:r>
              <w:rPr>
                <w:rFonts w:ascii="Arial" w:eastAsia="等线" w:hAnsi="Arial" w:cs="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4D235FA5" w14:textId="77777777" w:rsidR="002049ED" w:rsidRDefault="002049ED" w:rsidP="002049ED">
            <w:pPr>
              <w:keepNext/>
              <w:keepLines/>
              <w:spacing w:after="0"/>
              <w:jc w:val="center"/>
              <w:rPr>
                <w:rFonts w:ascii="Arial" w:eastAsia="宋体" w:hAnsi="Arial"/>
                <w:sz w:val="18"/>
                <w:lang w:val="en-US" w:eastAsia="zh-CN"/>
              </w:rPr>
            </w:pPr>
            <w:r>
              <w:rPr>
                <w:rFonts w:ascii="Arial" w:eastAsia="宋体" w:hAnsi="Arial" w:hint="eastAsia"/>
                <w:sz w:val="18"/>
                <w:lang w:val="en-US" w:eastAsia="zh-CN"/>
              </w:rPr>
              <w:t>0.</w:t>
            </w:r>
            <w:r>
              <w:rPr>
                <w:rFonts w:ascii="Arial" w:eastAsia="宋体" w:hAnsi="Arial"/>
                <w:sz w:val="18"/>
                <w:lang w:val="en-US" w:eastAsia="zh-CN"/>
              </w:rPr>
              <w:t>8</w:t>
            </w:r>
          </w:p>
        </w:tc>
      </w:tr>
      <w:tr w:rsidR="002049ED" w14:paraId="66A46490" w14:textId="77777777" w:rsidTr="002049ED">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192A383D" w14:textId="77777777" w:rsidR="002049ED" w:rsidRPr="00A20126" w:rsidRDefault="002049ED" w:rsidP="002049ED">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A20126">
              <w:rPr>
                <w:rFonts w:ascii="Arial" w:hAnsi="Arial"/>
                <w:sz w:val="18"/>
                <w:lang w:eastAsia="ja-JP"/>
              </w:rPr>
              <w:t>:</w:t>
            </w:r>
            <w:r w:rsidRPr="00A20126">
              <w:rPr>
                <w:rFonts w:ascii="Arial" w:hAnsi="Arial"/>
                <w:sz w:val="18"/>
                <w:lang w:eastAsia="ja-JP"/>
              </w:rPr>
              <w:tab/>
              <w:t>“-” denotes ΔT</w:t>
            </w:r>
            <w:r w:rsidRPr="00A20126">
              <w:rPr>
                <w:rFonts w:ascii="Arial" w:hAnsi="Arial"/>
                <w:sz w:val="18"/>
                <w:vertAlign w:val="subscript"/>
                <w:lang w:eastAsia="ja-JP"/>
              </w:rPr>
              <w:t>IB,c</w:t>
            </w:r>
            <w:r w:rsidRPr="00A20126">
              <w:rPr>
                <w:rFonts w:ascii="Arial" w:hAnsi="Arial"/>
                <w:sz w:val="18"/>
                <w:lang w:eastAsia="ja-JP"/>
              </w:rPr>
              <w:t xml:space="preserve"> = 0.</w:t>
            </w:r>
          </w:p>
          <w:p w14:paraId="03BC375C" w14:textId="77777777" w:rsidR="002049ED" w:rsidRDefault="002049ED" w:rsidP="002049ED">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A20126">
              <w:rPr>
                <w:rFonts w:ascii="Arial" w:eastAsia="等线" w:hAnsi="Arial"/>
                <w:sz w:val="18"/>
              </w:rPr>
              <w:t>:</w:t>
            </w:r>
            <w:r w:rsidRPr="00A20126">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A20126">
              <w:rPr>
                <w:rFonts w:ascii="Arial" w:eastAsia="等线" w:hAnsi="Arial"/>
                <w:sz w:val="18"/>
              </w:rPr>
              <w:t xml:space="preserve"> the band order from left to right is n1</w:t>
            </w:r>
            <w:r>
              <w:rPr>
                <w:rFonts w:ascii="Arial" w:eastAsia="等线" w:hAnsi="Arial"/>
                <w:sz w:val="18"/>
              </w:rPr>
              <w:t>, n3</w:t>
            </w:r>
            <w:r w:rsidRPr="00A20126">
              <w:rPr>
                <w:rFonts w:ascii="Arial" w:eastAsia="等线" w:hAnsi="Arial"/>
                <w:sz w:val="18"/>
              </w:rPr>
              <w:t xml:space="preserve"> and n</w:t>
            </w:r>
            <w:r>
              <w:rPr>
                <w:rFonts w:ascii="Arial" w:eastAsia="等线" w:hAnsi="Arial"/>
                <w:sz w:val="18"/>
              </w:rPr>
              <w:t>5</w:t>
            </w:r>
            <w:r w:rsidRPr="00A20126">
              <w:rPr>
                <w:rFonts w:ascii="Arial" w:eastAsia="等线" w:hAnsi="Arial"/>
                <w:sz w:val="18"/>
              </w:rPr>
              <w:t>.</w:t>
            </w:r>
          </w:p>
        </w:tc>
      </w:tr>
    </w:tbl>
    <w:p w14:paraId="4BB2E598" w14:textId="06A6EB46" w:rsidR="002049ED" w:rsidRDefault="002049ED" w:rsidP="002049ED">
      <w:pPr>
        <w:pStyle w:val="TH"/>
        <w:rPr>
          <w:rFonts w:cs="Arial"/>
        </w:rPr>
      </w:pPr>
      <w:r>
        <w:rPr>
          <w:rFonts w:cs="Arial"/>
        </w:rPr>
        <w:t>Table 5.45.1.3-2: ΔR</w:t>
      </w:r>
      <w:r w:rsidRPr="00AC4AB0">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41"/>
        <w:gridCol w:w="1948"/>
        <w:gridCol w:w="1948"/>
        <w:gridCol w:w="1949"/>
      </w:tblGrid>
      <w:tr w:rsidR="002049ED" w:rsidRPr="00F92868" w14:paraId="6A7EAE45" w14:textId="77777777" w:rsidTr="002049ED">
        <w:trPr>
          <w:trHeight w:val="187"/>
          <w:jc w:val="center"/>
        </w:trPr>
        <w:tc>
          <w:tcPr>
            <w:tcW w:w="1741" w:type="dxa"/>
            <w:vMerge w:val="restart"/>
          </w:tcPr>
          <w:p w14:paraId="291EC6AC" w14:textId="77777777" w:rsidR="002049ED" w:rsidRPr="00F92868" w:rsidRDefault="002049ED" w:rsidP="002049ED">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1CB86EC8" w14:textId="77777777" w:rsidR="002049ED" w:rsidRPr="00F92868" w:rsidRDefault="002049ED" w:rsidP="002049ED">
            <w:pPr>
              <w:keepNext/>
              <w:keepLines/>
              <w:spacing w:after="0"/>
              <w:jc w:val="center"/>
              <w:rPr>
                <w:rFonts w:ascii="Arial" w:eastAsia="等线" w:hAnsi="Arial"/>
                <w:b/>
                <w:sz w:val="18"/>
              </w:rPr>
            </w:pPr>
            <w:r w:rsidRPr="00A20126">
              <w:rPr>
                <w:rFonts w:ascii="Arial" w:eastAsia="等线" w:hAnsi="Arial"/>
                <w:b/>
                <w:sz w:val="18"/>
              </w:rPr>
              <w:t>ΔR</w:t>
            </w:r>
            <w:r w:rsidRPr="00A20126">
              <w:rPr>
                <w:rFonts w:ascii="Arial" w:eastAsia="等线" w:hAnsi="Arial"/>
                <w:b/>
                <w:sz w:val="18"/>
                <w:vertAlign w:val="subscript"/>
              </w:rPr>
              <w:t>IB,c</w:t>
            </w:r>
            <w:r w:rsidRPr="00A20126">
              <w:rPr>
                <w:rFonts w:ascii="Arial" w:eastAsia="等线" w:hAnsi="Arial"/>
                <w:b/>
                <w:sz w:val="18"/>
              </w:rPr>
              <w:t xml:space="preserve"> for NR bands (dB)</w:t>
            </w:r>
            <w:r w:rsidRPr="00A20126">
              <w:rPr>
                <w:rFonts w:ascii="Arial" w:eastAsia="等线" w:hAnsi="Arial"/>
                <w:b/>
                <w:sz w:val="18"/>
                <w:vertAlign w:val="superscript"/>
              </w:rPr>
              <w:t>9</w:t>
            </w:r>
          </w:p>
        </w:tc>
      </w:tr>
      <w:tr w:rsidR="002049ED" w:rsidRPr="00F92868" w14:paraId="29A1B71D" w14:textId="77777777" w:rsidTr="002049ED">
        <w:trPr>
          <w:trHeight w:val="187"/>
          <w:jc w:val="center"/>
        </w:trPr>
        <w:tc>
          <w:tcPr>
            <w:tcW w:w="1741" w:type="dxa"/>
            <w:vMerge/>
            <w:tcBorders>
              <w:bottom w:val="single" w:sz="4" w:space="0" w:color="auto"/>
            </w:tcBorders>
          </w:tcPr>
          <w:p w14:paraId="18F06F13" w14:textId="77777777" w:rsidR="002049ED" w:rsidRPr="00F92868" w:rsidRDefault="002049ED" w:rsidP="002049ED">
            <w:pPr>
              <w:keepNext/>
              <w:keepLines/>
              <w:spacing w:after="0"/>
              <w:jc w:val="center"/>
              <w:rPr>
                <w:rFonts w:ascii="Arial" w:eastAsia="等线" w:hAnsi="Arial"/>
                <w:b/>
                <w:sz w:val="18"/>
              </w:rPr>
            </w:pPr>
          </w:p>
        </w:tc>
        <w:tc>
          <w:tcPr>
            <w:tcW w:w="5845" w:type="dxa"/>
            <w:gridSpan w:val="3"/>
            <w:vAlign w:val="center"/>
          </w:tcPr>
          <w:p w14:paraId="5AE1F5DB" w14:textId="77777777" w:rsidR="002049ED" w:rsidRPr="00F92868" w:rsidRDefault="002049ED" w:rsidP="002049ED">
            <w:pPr>
              <w:keepNext/>
              <w:keepLines/>
              <w:spacing w:after="0"/>
              <w:jc w:val="center"/>
              <w:rPr>
                <w:rFonts w:ascii="Arial" w:eastAsia="等线" w:hAnsi="Arial"/>
                <w:b/>
                <w:sz w:val="18"/>
              </w:rPr>
            </w:pPr>
            <w:r w:rsidRPr="00A20126">
              <w:rPr>
                <w:rFonts w:ascii="Arial" w:eastAsia="等线" w:hAnsi="Arial"/>
                <w:b/>
                <w:sz w:val="18"/>
              </w:rPr>
              <w:t>Component band in order of bands in configuration</w:t>
            </w:r>
            <w:r w:rsidRPr="00A20126">
              <w:rPr>
                <w:rFonts w:ascii="Arial" w:eastAsia="等线" w:hAnsi="Arial"/>
                <w:b/>
                <w:sz w:val="18"/>
                <w:vertAlign w:val="superscript"/>
              </w:rPr>
              <w:t>10</w:t>
            </w:r>
          </w:p>
        </w:tc>
      </w:tr>
      <w:tr w:rsidR="002049ED" w:rsidRPr="00F92868" w14:paraId="2716D70F" w14:textId="77777777" w:rsidTr="002049ED">
        <w:trPr>
          <w:trHeight w:val="187"/>
          <w:jc w:val="center"/>
        </w:trPr>
        <w:tc>
          <w:tcPr>
            <w:tcW w:w="1741" w:type="dxa"/>
            <w:shd w:val="clear" w:color="auto" w:fill="auto"/>
          </w:tcPr>
          <w:p w14:paraId="3BFAA43C" w14:textId="77777777" w:rsidR="002049ED" w:rsidRPr="00F92868" w:rsidRDefault="002049ED" w:rsidP="002049ED">
            <w:pPr>
              <w:keepNext/>
              <w:keepLines/>
              <w:spacing w:after="0"/>
              <w:jc w:val="center"/>
              <w:rPr>
                <w:rFonts w:ascii="Arial" w:eastAsia="等线" w:hAnsi="Arial"/>
                <w:sz w:val="18"/>
                <w:lang w:eastAsia="zh-CN"/>
              </w:rPr>
            </w:pPr>
            <w:r w:rsidRPr="003474CF">
              <w:rPr>
                <w:rFonts w:ascii="Arial" w:eastAsia="等线" w:hAnsi="Arial"/>
                <w:sz w:val="18"/>
                <w:lang w:eastAsia="zh-CN"/>
              </w:rPr>
              <w:t>CA_n66-n77-n85</w:t>
            </w:r>
          </w:p>
        </w:tc>
        <w:tc>
          <w:tcPr>
            <w:tcW w:w="1948" w:type="dxa"/>
            <w:vAlign w:val="center"/>
          </w:tcPr>
          <w:p w14:paraId="197B5D54" w14:textId="77777777" w:rsidR="002049ED" w:rsidRPr="00F92868" w:rsidRDefault="002049ED" w:rsidP="002049ED">
            <w:pPr>
              <w:keepNext/>
              <w:keepLines/>
              <w:spacing w:after="0"/>
              <w:jc w:val="center"/>
              <w:rPr>
                <w:rFonts w:ascii="Arial" w:eastAsia="等线" w:hAnsi="Arial"/>
                <w:sz w:val="18"/>
                <w:lang w:eastAsia="zh-CN"/>
              </w:rPr>
            </w:pPr>
            <w:r>
              <w:rPr>
                <w:rFonts w:ascii="Arial" w:eastAsia="等线" w:hAnsi="Arial"/>
                <w:color w:val="000000"/>
                <w:sz w:val="18"/>
                <w:lang w:val="en-US" w:eastAsia="zh-CN"/>
              </w:rPr>
              <w:t>0.5</w:t>
            </w:r>
          </w:p>
        </w:tc>
        <w:tc>
          <w:tcPr>
            <w:tcW w:w="1948" w:type="dxa"/>
            <w:vAlign w:val="center"/>
          </w:tcPr>
          <w:p w14:paraId="2CB81697" w14:textId="77777777" w:rsidR="002049ED" w:rsidRPr="00F92868" w:rsidRDefault="002049ED" w:rsidP="002049ED">
            <w:pPr>
              <w:keepNext/>
              <w:keepLines/>
              <w:spacing w:after="0"/>
              <w:jc w:val="center"/>
              <w:rPr>
                <w:rFonts w:ascii="Arial" w:eastAsia="等线" w:hAnsi="Arial"/>
                <w:sz w:val="18"/>
                <w:lang w:eastAsia="zh-CN"/>
              </w:rPr>
            </w:pPr>
            <w:r>
              <w:rPr>
                <w:rFonts w:ascii="Arial" w:eastAsia="等线" w:hAnsi="Arial"/>
                <w:sz w:val="18"/>
                <w:lang w:eastAsia="zh-CN"/>
              </w:rPr>
              <w:t>0.5</w:t>
            </w:r>
          </w:p>
        </w:tc>
        <w:tc>
          <w:tcPr>
            <w:tcW w:w="1949" w:type="dxa"/>
            <w:vAlign w:val="center"/>
          </w:tcPr>
          <w:p w14:paraId="2D4765BD" w14:textId="77777777" w:rsidR="002049ED" w:rsidRPr="00F92868" w:rsidRDefault="002049ED" w:rsidP="002049ED">
            <w:pPr>
              <w:keepNext/>
              <w:keepLines/>
              <w:spacing w:after="0"/>
              <w:jc w:val="center"/>
              <w:rPr>
                <w:rFonts w:ascii="Arial" w:eastAsia="等线" w:hAnsi="Arial"/>
                <w:sz w:val="18"/>
                <w:lang w:eastAsia="zh-CN"/>
              </w:rPr>
            </w:pPr>
            <w:r>
              <w:rPr>
                <w:rFonts w:ascii="Arial" w:eastAsia="等线" w:hAnsi="Arial"/>
                <w:color w:val="000000"/>
                <w:sz w:val="18"/>
                <w:lang w:val="en-US" w:eastAsia="zh-CN"/>
              </w:rPr>
              <w:t>0.5</w:t>
            </w:r>
          </w:p>
        </w:tc>
      </w:tr>
      <w:tr w:rsidR="002049ED" w:rsidRPr="00F92868" w14:paraId="6B889DA9" w14:textId="77777777" w:rsidTr="002049ED">
        <w:trPr>
          <w:trHeight w:val="187"/>
          <w:jc w:val="center"/>
        </w:trPr>
        <w:tc>
          <w:tcPr>
            <w:tcW w:w="7586" w:type="dxa"/>
            <w:gridSpan w:val="4"/>
            <w:tcBorders>
              <w:bottom w:val="single" w:sz="4" w:space="0" w:color="auto"/>
            </w:tcBorders>
            <w:shd w:val="clear" w:color="auto" w:fill="auto"/>
          </w:tcPr>
          <w:p w14:paraId="3245144C" w14:textId="77777777" w:rsidR="002049ED" w:rsidRPr="00A20126" w:rsidRDefault="002049ED" w:rsidP="002049ED">
            <w:pPr>
              <w:keepLines/>
              <w:spacing w:after="0"/>
              <w:ind w:left="870" w:hanging="870"/>
              <w:rPr>
                <w:rFonts w:eastAsia="等线" w:cs="Arial"/>
                <w:lang w:eastAsia="ja-JP"/>
              </w:rPr>
            </w:pPr>
            <w:r w:rsidRPr="00A20126">
              <w:rPr>
                <w:rFonts w:ascii="Arial" w:eastAsia="等线" w:hAnsi="Arial" w:cs="Arial"/>
                <w:sz w:val="18"/>
                <w:lang w:eastAsia="ja-JP"/>
              </w:rPr>
              <w:t>NOTE 9:</w:t>
            </w:r>
            <w:r w:rsidRPr="00A20126">
              <w:rPr>
                <w:rFonts w:ascii="Arial" w:eastAsia="等线" w:hAnsi="Arial" w:cs="Arial"/>
                <w:sz w:val="18"/>
                <w:lang w:eastAsia="ja-JP"/>
              </w:rPr>
              <w:tab/>
              <w:t xml:space="preserve"> “-” denotes ΔR</w:t>
            </w:r>
            <w:r w:rsidRPr="00A20126">
              <w:rPr>
                <w:rFonts w:ascii="Arial" w:eastAsia="等线" w:hAnsi="Arial" w:cs="Arial"/>
                <w:sz w:val="18"/>
                <w:vertAlign w:val="subscript"/>
                <w:lang w:eastAsia="ja-JP"/>
              </w:rPr>
              <w:t>IB,c</w:t>
            </w:r>
            <w:r w:rsidRPr="00A20126">
              <w:rPr>
                <w:rFonts w:ascii="Arial" w:eastAsia="等线" w:hAnsi="Arial" w:cs="Arial"/>
                <w:sz w:val="18"/>
                <w:lang w:eastAsia="ja-JP"/>
              </w:rPr>
              <w:t xml:space="preserve"> = 0.</w:t>
            </w:r>
          </w:p>
          <w:p w14:paraId="1F2863C7" w14:textId="77777777" w:rsidR="002049ED" w:rsidRDefault="002049ED" w:rsidP="002049ED">
            <w:pPr>
              <w:keepLines/>
              <w:spacing w:after="0"/>
              <w:ind w:left="870" w:hanging="870"/>
              <w:rPr>
                <w:rFonts w:ascii="Arial" w:eastAsia="等线" w:hAnsi="Arial"/>
                <w:color w:val="000000"/>
                <w:sz w:val="18"/>
                <w:lang w:val="en-US" w:eastAsia="zh-CN"/>
              </w:rPr>
            </w:pPr>
            <w:r w:rsidRPr="00A20126">
              <w:rPr>
                <w:rFonts w:ascii="Arial" w:eastAsia="等线" w:hAnsi="Arial" w:cs="Arial"/>
                <w:sz w:val="18"/>
                <w:lang w:eastAsia="ja-JP"/>
              </w:rPr>
              <w:t>NOTE 10:</w:t>
            </w:r>
            <w:r w:rsidRPr="00A20126">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A20126">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A20126">
              <w:rPr>
                <w:rFonts w:ascii="Arial" w:eastAsia="等线" w:hAnsi="Arial" w:cs="Arial"/>
                <w:sz w:val="18"/>
                <w:lang w:eastAsia="ja-JP"/>
              </w:rPr>
              <w:t>.</w:t>
            </w:r>
          </w:p>
        </w:tc>
      </w:tr>
    </w:tbl>
    <w:p w14:paraId="73154A76" w14:textId="063E59B3" w:rsidR="002049ED" w:rsidRPr="00F937E3" w:rsidRDefault="002049ED" w:rsidP="002049ED">
      <w:pPr>
        <w:pStyle w:val="31"/>
      </w:pPr>
      <w:bookmarkStart w:id="484" w:name="_Toc136288433"/>
      <w:r>
        <w:t>5.45.2</w:t>
      </w:r>
      <w:r>
        <w:tab/>
        <w:t>Specific for 2 bands UL CA</w:t>
      </w:r>
      <w:bookmarkEnd w:id="484"/>
    </w:p>
    <w:p w14:paraId="12D68AA1" w14:textId="5E851C74" w:rsidR="002049ED" w:rsidRDefault="002049ED" w:rsidP="002049ED">
      <w:pPr>
        <w:pStyle w:val="41"/>
      </w:pPr>
      <w:bookmarkStart w:id="485" w:name="_Toc136288434"/>
      <w:r>
        <w:rPr>
          <w:rFonts w:hint="eastAsia"/>
        </w:rPr>
        <w:t>5.</w:t>
      </w:r>
      <w:r>
        <w:t>45</w:t>
      </w:r>
      <w:r>
        <w:rPr>
          <w:rFonts w:hint="eastAsia"/>
        </w:rPr>
        <w:t>.</w:t>
      </w:r>
      <w:r>
        <w:t>2.1</w:t>
      </w:r>
      <w:r>
        <w:tab/>
      </w:r>
      <w:r>
        <w:rPr>
          <w:rFonts w:hint="eastAsia"/>
        </w:rPr>
        <w:t>UE co-existence studies</w:t>
      </w:r>
      <w:bookmarkEnd w:id="485"/>
    </w:p>
    <w:p w14:paraId="4B90FC68" w14:textId="77777777" w:rsidR="002049ED" w:rsidRPr="00F31DF3" w:rsidRDefault="002049ED" w:rsidP="002049ED">
      <w:pPr>
        <w:pStyle w:val="af1"/>
        <w:rPr>
          <w:rFonts w:cstheme="minorHAnsi"/>
          <w:szCs w:val="21"/>
          <w:lang w:eastAsia="ja-JP"/>
        </w:rPr>
      </w:pPr>
      <w:r>
        <w:rPr>
          <w:rFonts w:hint="eastAsia"/>
        </w:rPr>
        <w:t>UE co-existence</w:t>
      </w:r>
      <w:r>
        <w:t xml:space="preserve"> has been already studied for 2DL/1UL fallback combinations such as CA n66-n77, CA_n66-n85 and n77-n85 and the impact of harmonic interference has been clarified.</w:t>
      </w:r>
      <w:r>
        <w:rPr>
          <w:rFonts w:asciiTheme="minorEastAsia" w:hAnsiTheme="minorEastAsia" w:hint="eastAsia"/>
          <w:lang w:eastAsia="ja-JP"/>
        </w:rPr>
        <w:t xml:space="preserve"> </w:t>
      </w:r>
      <w:r>
        <w:rPr>
          <w:rFonts w:cstheme="minorHAnsi"/>
          <w:szCs w:val="21"/>
          <w:lang w:eastAsia="zh-TW"/>
        </w:rPr>
        <w:t>T</w:t>
      </w:r>
      <w:r w:rsidRPr="00F31DF3">
        <w:rPr>
          <w:rFonts w:cstheme="minorHAnsi"/>
          <w:szCs w:val="21"/>
          <w:lang w:eastAsia="zh-CN"/>
        </w:rPr>
        <w:t xml:space="preserve">he </w:t>
      </w:r>
      <w:r w:rsidRPr="00F31DF3">
        <w:rPr>
          <w:rFonts w:cstheme="minorHAnsi"/>
          <w:szCs w:val="21"/>
          <w:lang w:eastAsia="ja-JP"/>
        </w:rPr>
        <w:t>own Rx impact of the 3</w:t>
      </w:r>
      <w:r w:rsidRPr="00F31DF3">
        <w:rPr>
          <w:rFonts w:cstheme="minorHAnsi"/>
          <w:szCs w:val="21"/>
          <w:vertAlign w:val="superscript"/>
          <w:lang w:eastAsia="ja-JP"/>
        </w:rPr>
        <w:t>rd</w:t>
      </w:r>
      <w:r w:rsidRPr="00F31DF3">
        <w:rPr>
          <w:rFonts w:cstheme="minorHAnsi"/>
          <w:szCs w:val="21"/>
          <w:lang w:eastAsia="ja-JP"/>
        </w:rPr>
        <w:t xml:space="preserve"> band is </w:t>
      </w:r>
      <w:r w:rsidRPr="00F31DF3">
        <w:rPr>
          <w:rFonts w:cstheme="minorHAnsi"/>
          <w:szCs w:val="21"/>
          <w:lang w:eastAsia="zh-CN"/>
        </w:rPr>
        <w:t xml:space="preserve">shown as </w:t>
      </w:r>
      <w:r w:rsidRPr="00F31DF3">
        <w:rPr>
          <w:rFonts w:cstheme="minorHAnsi"/>
          <w:szCs w:val="21"/>
          <w:lang w:eastAsia="ja-JP"/>
        </w:rPr>
        <w:t>the followings.</w:t>
      </w:r>
    </w:p>
    <w:p w14:paraId="14300B49" w14:textId="77777777" w:rsidR="002049ED" w:rsidRPr="00F31DF3" w:rsidRDefault="002049ED" w:rsidP="002049ED">
      <w:pPr>
        <w:pStyle w:val="af1"/>
        <w:rPr>
          <w:rFonts w:cstheme="minorHAnsi"/>
          <w:szCs w:val="21"/>
          <w:lang w:eastAsia="ja-JP"/>
        </w:rPr>
      </w:pPr>
    </w:p>
    <w:p w14:paraId="122D9968" w14:textId="4C339D67" w:rsidR="002049ED" w:rsidRDefault="002049ED" w:rsidP="003474CF">
      <w:pPr>
        <w:ind w:left="284"/>
      </w:pPr>
      <w:r w:rsidRPr="005315A5">
        <w:rPr>
          <w:rFonts w:eastAsia="Times New Roman"/>
          <w:iCs/>
        </w:rPr>
        <w:t xml:space="preserve">–   </w:t>
      </w:r>
      <w:r w:rsidRPr="00C7415A">
        <w:rPr>
          <w:rFonts w:eastAsia="Times New Roman"/>
          <w:iCs/>
        </w:rPr>
        <w:t>3</w:t>
      </w:r>
      <w:r w:rsidRPr="00C7415A">
        <w:rPr>
          <w:rFonts w:eastAsia="Times New Roman"/>
          <w:iCs/>
          <w:vertAlign w:val="superscript"/>
        </w:rPr>
        <w:t>rd</w:t>
      </w:r>
      <w:r>
        <w:rPr>
          <w:rFonts w:eastAsia="Times New Roman"/>
          <w:iCs/>
        </w:rPr>
        <w:t xml:space="preserve"> </w:t>
      </w:r>
      <w:r w:rsidRPr="002D6676">
        <w:rPr>
          <w:rFonts w:cstheme="minorHAnsi"/>
          <w:szCs w:val="21"/>
          <w:lang w:eastAsia="ko-KR"/>
        </w:rPr>
        <w:t>order IMD generated by</w:t>
      </w:r>
      <w:r>
        <w:t xml:space="preserve"> </w:t>
      </w:r>
      <w:r w:rsidRPr="002D6676">
        <w:rPr>
          <w:rFonts w:cstheme="minorHAnsi"/>
          <w:szCs w:val="21"/>
          <w:lang w:eastAsia="ko-KR"/>
        </w:rPr>
        <w:t xml:space="preserve">dual uplink of Band </w:t>
      </w:r>
      <w:r>
        <w:rPr>
          <w:rFonts w:eastAsia="宋体" w:cstheme="minorHAnsi"/>
          <w:szCs w:val="21"/>
        </w:rPr>
        <w:t>n66</w:t>
      </w:r>
      <w:r w:rsidRPr="002D6676">
        <w:rPr>
          <w:rFonts w:cstheme="minorHAnsi"/>
          <w:szCs w:val="21"/>
          <w:lang w:eastAsia="ko-KR"/>
        </w:rPr>
        <w:t xml:space="preserve"> + Band n77 in</w:t>
      </w:r>
      <w:r>
        <w:t xml:space="preserve">to </w:t>
      </w:r>
      <w:r w:rsidRPr="002D6676">
        <w:rPr>
          <w:rFonts w:cstheme="minorHAnsi"/>
          <w:szCs w:val="21"/>
          <w:lang w:eastAsia="ko-KR"/>
        </w:rPr>
        <w:t xml:space="preserve">own Rx of </w:t>
      </w:r>
      <w:r>
        <w:t>Band n85.</w:t>
      </w:r>
    </w:p>
    <w:p w14:paraId="7A62F2DC" w14:textId="03B2A783" w:rsidR="002049ED" w:rsidRPr="002D6676" w:rsidRDefault="002049ED" w:rsidP="003474CF">
      <w:pPr>
        <w:ind w:left="284"/>
        <w:rPr>
          <w:rFonts w:cstheme="minorHAnsi"/>
          <w:szCs w:val="21"/>
          <w:lang w:eastAsia="ko-KR"/>
        </w:rPr>
      </w:pPr>
      <w:r w:rsidRPr="005315A5">
        <w:rPr>
          <w:rFonts w:eastAsia="Times New Roman"/>
          <w:iCs/>
        </w:rPr>
        <w:t xml:space="preserve">–   </w:t>
      </w:r>
      <w:r w:rsidRPr="00C7415A">
        <w:rPr>
          <w:rFonts w:eastAsia="Times New Roman"/>
          <w:iCs/>
        </w:rPr>
        <w:t>3</w:t>
      </w:r>
      <w:r w:rsidRPr="00C7415A">
        <w:rPr>
          <w:rFonts w:eastAsia="Times New Roman"/>
          <w:iCs/>
          <w:vertAlign w:val="superscript"/>
        </w:rPr>
        <w:t>rd</w:t>
      </w:r>
      <w:r>
        <w:rPr>
          <w:rFonts w:eastAsia="Times New Roman"/>
          <w:iCs/>
        </w:rPr>
        <w:t xml:space="preserve"> </w:t>
      </w:r>
      <w:r w:rsidRPr="002D6676">
        <w:rPr>
          <w:rFonts w:cstheme="minorHAnsi"/>
          <w:szCs w:val="21"/>
          <w:lang w:eastAsia="ko-KR"/>
        </w:rPr>
        <w:t xml:space="preserve">order IMD generated by dual uplink of Band </w:t>
      </w:r>
      <w:r>
        <w:rPr>
          <w:rFonts w:eastAsia="宋体" w:cstheme="minorHAnsi"/>
          <w:szCs w:val="21"/>
        </w:rPr>
        <w:t>n77</w:t>
      </w:r>
      <w:r w:rsidRPr="002D6676">
        <w:rPr>
          <w:rFonts w:cstheme="minorHAnsi"/>
          <w:szCs w:val="21"/>
          <w:lang w:eastAsia="ko-KR"/>
        </w:rPr>
        <w:t xml:space="preserve"> + Band n85 may fall into own Rx of </w:t>
      </w:r>
      <w:r w:rsidRPr="002D6676">
        <w:rPr>
          <w:rFonts w:eastAsia="宋体" w:cstheme="minorHAnsi"/>
          <w:szCs w:val="21"/>
        </w:rPr>
        <w:t>B</w:t>
      </w:r>
      <w:r w:rsidRPr="002D6676">
        <w:rPr>
          <w:rFonts w:cstheme="minorHAnsi"/>
          <w:szCs w:val="21"/>
          <w:lang w:eastAsia="ko-KR"/>
        </w:rPr>
        <w:t xml:space="preserve">and </w:t>
      </w:r>
      <w:r w:rsidRPr="002D6676">
        <w:rPr>
          <w:rFonts w:eastAsia="宋体" w:cstheme="minorHAnsi"/>
          <w:szCs w:val="21"/>
        </w:rPr>
        <w:t>n</w:t>
      </w:r>
      <w:r>
        <w:rPr>
          <w:rFonts w:eastAsia="宋体" w:cstheme="minorHAnsi"/>
          <w:szCs w:val="21"/>
        </w:rPr>
        <w:t>66</w:t>
      </w:r>
      <w:r w:rsidRPr="002D6676">
        <w:rPr>
          <w:rFonts w:cstheme="minorHAnsi"/>
          <w:szCs w:val="21"/>
        </w:rPr>
        <w:t>.</w:t>
      </w:r>
    </w:p>
    <w:p w14:paraId="410BD816" w14:textId="77777777" w:rsidR="002049ED" w:rsidRDefault="002049ED" w:rsidP="002049ED">
      <w:pPr>
        <w:pStyle w:val="af1"/>
        <w:rPr>
          <w:rFonts w:eastAsia="PMingLiU"/>
          <w:lang w:eastAsia="zh-TW"/>
        </w:rPr>
      </w:pPr>
    </w:p>
    <w:p w14:paraId="7E6D88B3" w14:textId="093CDCE1" w:rsidR="002049ED" w:rsidRDefault="002049ED" w:rsidP="002049ED">
      <w:pPr>
        <w:pStyle w:val="41"/>
      </w:pPr>
      <w:bookmarkStart w:id="486" w:name="_Toc136288435"/>
      <w:r>
        <w:rPr>
          <w:rFonts w:hint="eastAsia"/>
        </w:rPr>
        <w:lastRenderedPageBreak/>
        <w:t>5.</w:t>
      </w:r>
      <w:r>
        <w:t>45</w:t>
      </w:r>
      <w:r>
        <w:rPr>
          <w:rFonts w:hint="eastAsia"/>
        </w:rPr>
        <w:t>.</w:t>
      </w:r>
      <w:r>
        <w:t>2.2</w:t>
      </w:r>
      <w:r>
        <w:rPr>
          <w:rFonts w:hint="eastAsia"/>
        </w:rPr>
        <w:tab/>
        <w:t>REFSENS requirements</w:t>
      </w:r>
      <w:bookmarkEnd w:id="486"/>
    </w:p>
    <w:p w14:paraId="4B222A85" w14:textId="63CA5336" w:rsidR="002049ED" w:rsidRPr="00F31DF3" w:rsidRDefault="002049ED" w:rsidP="002049ED">
      <w:pPr>
        <w:rPr>
          <w:szCs w:val="21"/>
        </w:rPr>
      </w:pPr>
      <w:r w:rsidRPr="00F31DF3">
        <w:rPr>
          <w:szCs w:val="21"/>
        </w:rPr>
        <w:t xml:space="preserve">Table </w:t>
      </w:r>
      <w:r>
        <w:rPr>
          <w:rFonts w:eastAsia="宋体" w:hint="eastAsia"/>
        </w:rPr>
        <w:t>5.</w:t>
      </w:r>
      <w:r>
        <w:rPr>
          <w:rFonts w:eastAsia="宋体"/>
        </w:rPr>
        <w:t>45</w:t>
      </w:r>
      <w:r>
        <w:rPr>
          <w:rFonts w:eastAsia="宋体" w:hint="eastAsia"/>
        </w:rPr>
        <w:t>.</w:t>
      </w:r>
      <w:r>
        <w:rPr>
          <w:rFonts w:eastAsia="宋体"/>
        </w:rPr>
        <w:t>2.2</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r>
        <w:rPr>
          <w:rFonts w:cs="Arial"/>
          <w:szCs w:val="22"/>
          <w:lang w:val="en-US" w:eastAsia="zh-CN"/>
        </w:rPr>
        <w:t xml:space="preserve">CA_n12-n66-n77 and </w:t>
      </w:r>
      <w:r>
        <w:rPr>
          <w:szCs w:val="21"/>
        </w:rPr>
        <w:t>are reused.</w:t>
      </w:r>
    </w:p>
    <w:p w14:paraId="78C614F1" w14:textId="5D41BB1F" w:rsidR="002049ED" w:rsidRPr="00A20126" w:rsidRDefault="002049ED" w:rsidP="002049ED">
      <w:pPr>
        <w:pStyle w:val="TH"/>
        <w:rPr>
          <w:rFonts w:cs="Arial"/>
        </w:rPr>
      </w:pPr>
      <w:r w:rsidRPr="00AC4AB0">
        <w:rPr>
          <w:rFonts w:cs="Arial"/>
        </w:rPr>
        <w:t xml:space="preserve">Table </w:t>
      </w:r>
      <w:r>
        <w:rPr>
          <w:rFonts w:cs="Arial"/>
        </w:rPr>
        <w:t>5.45</w:t>
      </w:r>
      <w:r w:rsidRPr="00A20126">
        <w:rPr>
          <w:rFonts w:cs="Arial"/>
        </w:rPr>
        <w:t>.2.2-1: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2049ED" w14:paraId="42459EB0" w14:textId="77777777" w:rsidTr="002049ED">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tcPr>
          <w:p w14:paraId="621E5F94" w14:textId="77777777" w:rsidR="002049ED" w:rsidRDefault="002049ED" w:rsidP="002049ED">
            <w:pPr>
              <w:pStyle w:val="TAH"/>
            </w:pPr>
            <w:r>
              <w:t>Band / Channel bandwidth / N</w:t>
            </w:r>
            <w:r>
              <w:rPr>
                <w:vertAlign w:val="subscript"/>
              </w:rPr>
              <w:t>RB</w:t>
            </w:r>
            <w:r>
              <w:t xml:space="preserve"> / Duplex mode</w:t>
            </w:r>
          </w:p>
        </w:tc>
      </w:tr>
      <w:tr w:rsidR="002049ED" w14:paraId="78E9B5F6" w14:textId="77777777" w:rsidTr="002049ED">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3E58B53" w14:textId="77777777" w:rsidR="002049ED" w:rsidRDefault="002049ED" w:rsidP="002049ED">
            <w:pPr>
              <w:pStyle w:val="TAH"/>
            </w:pPr>
            <w:r>
              <w:t xml:space="preserve">NR </w:t>
            </w:r>
            <w:r>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81EAA46" w14:textId="77777777" w:rsidR="002049ED" w:rsidRDefault="002049ED" w:rsidP="002049ED">
            <w:pPr>
              <w:pStyle w:val="TAH"/>
            </w:pPr>
            <w:r>
              <w:t>NR band</w:t>
            </w:r>
          </w:p>
        </w:tc>
        <w:tc>
          <w:tcPr>
            <w:tcW w:w="960" w:type="dxa"/>
            <w:tcBorders>
              <w:top w:val="single" w:sz="4" w:space="0" w:color="auto"/>
              <w:left w:val="single" w:sz="4" w:space="0" w:color="auto"/>
              <w:bottom w:val="single" w:sz="4" w:space="0" w:color="auto"/>
              <w:right w:val="single" w:sz="4" w:space="0" w:color="auto"/>
            </w:tcBorders>
          </w:tcPr>
          <w:p w14:paraId="6B76FEF7" w14:textId="77777777" w:rsidR="002049ED" w:rsidRDefault="002049ED" w:rsidP="002049ED">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4F204B22" w14:textId="77777777" w:rsidR="002049ED" w:rsidRDefault="002049ED" w:rsidP="002049ED">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24EF2581" w14:textId="77777777" w:rsidR="002049ED" w:rsidRDefault="002049ED" w:rsidP="002049ED">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057E8AA7" w14:textId="77777777" w:rsidR="002049ED" w:rsidRDefault="002049ED" w:rsidP="002049ED">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6299D267" w14:textId="77777777" w:rsidR="002049ED" w:rsidRDefault="002049ED" w:rsidP="002049ED">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422999ED" w14:textId="77777777" w:rsidR="002049ED" w:rsidRDefault="002049ED" w:rsidP="002049ED">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5102F123" w14:textId="77777777" w:rsidR="002049ED" w:rsidRDefault="002049ED" w:rsidP="002049ED">
            <w:pPr>
              <w:pStyle w:val="TAH"/>
            </w:pPr>
            <w:r>
              <w:t>Source of IMD</w:t>
            </w:r>
          </w:p>
        </w:tc>
      </w:tr>
      <w:tr w:rsidR="002049ED" w14:paraId="2C380639" w14:textId="77777777" w:rsidTr="002049E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8F68DF0" w14:textId="77777777" w:rsidR="002049ED" w:rsidRDefault="002049ED" w:rsidP="002049ED">
            <w:pPr>
              <w:pStyle w:val="TAC"/>
              <w:rPr>
                <w:lang w:eastAsia="zh-CN"/>
              </w:rPr>
            </w:pPr>
            <w:r w:rsidRPr="00C8045A">
              <w:rPr>
                <w:rFonts w:eastAsia="宋体"/>
                <w:lang w:eastAsia="zh-CN"/>
              </w:rPr>
              <w:t>CA_</w:t>
            </w:r>
            <w:r>
              <w:rPr>
                <w:rFonts w:eastAsia="宋体"/>
                <w:lang w:eastAsia="zh-CN"/>
              </w:rPr>
              <w:t>n66</w:t>
            </w:r>
            <w:r w:rsidRPr="00C8045A">
              <w:rPr>
                <w:rFonts w:eastAsia="宋体"/>
                <w:lang w:eastAsia="zh-CN"/>
              </w:rPr>
              <w:t>-</w:t>
            </w:r>
            <w:r>
              <w:rPr>
                <w:rFonts w:eastAsia="宋体"/>
                <w:lang w:eastAsia="zh-CN"/>
              </w:rPr>
              <w:t>n77</w:t>
            </w:r>
            <w:r w:rsidRPr="00C8045A">
              <w:rPr>
                <w:rFonts w:eastAsia="宋体"/>
                <w:lang w:eastAsia="zh-CN"/>
              </w:rPr>
              <w:t>-n85</w:t>
            </w:r>
          </w:p>
        </w:tc>
        <w:tc>
          <w:tcPr>
            <w:tcW w:w="1146" w:type="dxa"/>
            <w:tcBorders>
              <w:top w:val="single" w:sz="4" w:space="0" w:color="auto"/>
              <w:left w:val="single" w:sz="4" w:space="0" w:color="auto"/>
              <w:right w:val="single" w:sz="4" w:space="0" w:color="auto"/>
            </w:tcBorders>
            <w:vAlign w:val="center"/>
          </w:tcPr>
          <w:p w14:paraId="65AFF57F" w14:textId="77777777" w:rsidR="002049ED" w:rsidRDefault="002049ED" w:rsidP="002049ED">
            <w:pPr>
              <w:pStyle w:val="TAC"/>
              <w:rPr>
                <w:lang w:eastAsia="zh-CN"/>
              </w:rPr>
            </w:pPr>
            <w:r>
              <w:rPr>
                <w:color w:val="000000"/>
              </w:rPr>
              <w:t>n66</w:t>
            </w:r>
          </w:p>
        </w:tc>
        <w:tc>
          <w:tcPr>
            <w:tcW w:w="960" w:type="dxa"/>
            <w:tcBorders>
              <w:top w:val="single" w:sz="4" w:space="0" w:color="auto"/>
              <w:left w:val="single" w:sz="4" w:space="0" w:color="auto"/>
              <w:right w:val="single" w:sz="4" w:space="0" w:color="auto"/>
            </w:tcBorders>
          </w:tcPr>
          <w:p w14:paraId="2A69E3A7" w14:textId="77777777" w:rsidR="002049ED" w:rsidRPr="002125B5" w:rsidRDefault="002049ED" w:rsidP="002049ED">
            <w:pPr>
              <w:pStyle w:val="TAC"/>
              <w:rPr>
                <w:lang w:eastAsia="zh-CN"/>
              </w:rPr>
            </w:pPr>
            <w:r w:rsidRPr="00682816">
              <w:t>1720</w:t>
            </w:r>
          </w:p>
        </w:tc>
        <w:tc>
          <w:tcPr>
            <w:tcW w:w="964" w:type="dxa"/>
            <w:tcBorders>
              <w:top w:val="single" w:sz="4" w:space="0" w:color="auto"/>
              <w:left w:val="single" w:sz="4" w:space="0" w:color="auto"/>
              <w:right w:val="single" w:sz="4" w:space="0" w:color="auto"/>
            </w:tcBorders>
          </w:tcPr>
          <w:p w14:paraId="3B4F4154" w14:textId="77777777" w:rsidR="002049ED" w:rsidRPr="002125B5" w:rsidRDefault="002049ED" w:rsidP="002049ED">
            <w:pPr>
              <w:pStyle w:val="TAC"/>
              <w:rPr>
                <w:lang w:eastAsia="zh-CN"/>
              </w:rPr>
            </w:pPr>
            <w:r w:rsidRPr="00682816">
              <w:t>5</w:t>
            </w:r>
          </w:p>
        </w:tc>
        <w:tc>
          <w:tcPr>
            <w:tcW w:w="960" w:type="dxa"/>
            <w:tcBorders>
              <w:top w:val="single" w:sz="4" w:space="0" w:color="auto"/>
              <w:left w:val="single" w:sz="4" w:space="0" w:color="auto"/>
              <w:right w:val="single" w:sz="4" w:space="0" w:color="auto"/>
            </w:tcBorders>
          </w:tcPr>
          <w:p w14:paraId="6A8A0E2D" w14:textId="77777777" w:rsidR="002049ED" w:rsidRPr="002125B5" w:rsidRDefault="002049ED" w:rsidP="002049ED">
            <w:pPr>
              <w:pStyle w:val="TAC"/>
              <w:rPr>
                <w:lang w:eastAsia="zh-CN"/>
              </w:rPr>
            </w:pPr>
            <w:r w:rsidRPr="00682816">
              <w:t>25</w:t>
            </w:r>
          </w:p>
        </w:tc>
        <w:tc>
          <w:tcPr>
            <w:tcW w:w="960" w:type="dxa"/>
            <w:tcBorders>
              <w:top w:val="single" w:sz="4" w:space="0" w:color="auto"/>
              <w:left w:val="single" w:sz="4" w:space="0" w:color="auto"/>
              <w:right w:val="single" w:sz="4" w:space="0" w:color="auto"/>
            </w:tcBorders>
          </w:tcPr>
          <w:p w14:paraId="4D4ECC4F" w14:textId="77777777" w:rsidR="002049ED" w:rsidRPr="002125B5" w:rsidRDefault="002049ED" w:rsidP="002049ED">
            <w:pPr>
              <w:pStyle w:val="TAC"/>
              <w:rPr>
                <w:lang w:eastAsia="zh-CN"/>
              </w:rPr>
            </w:pPr>
            <w:r w:rsidRPr="00682816">
              <w:t>2120</w:t>
            </w:r>
          </w:p>
        </w:tc>
        <w:tc>
          <w:tcPr>
            <w:tcW w:w="977" w:type="dxa"/>
            <w:tcBorders>
              <w:top w:val="single" w:sz="4" w:space="0" w:color="auto"/>
              <w:left w:val="single" w:sz="4" w:space="0" w:color="auto"/>
              <w:bottom w:val="single" w:sz="4" w:space="0" w:color="auto"/>
              <w:right w:val="single" w:sz="4" w:space="0" w:color="auto"/>
            </w:tcBorders>
          </w:tcPr>
          <w:p w14:paraId="6300C51E" w14:textId="77777777" w:rsidR="002049ED" w:rsidRPr="002125B5" w:rsidRDefault="002049ED" w:rsidP="002049ED">
            <w:pPr>
              <w:pStyle w:val="TAC"/>
              <w:rPr>
                <w:lang w:eastAsia="zh-CN"/>
              </w:rPr>
            </w:pPr>
            <w:r w:rsidRPr="00682816">
              <w:rPr>
                <w:lang w:val="sv-SE"/>
              </w:rPr>
              <w:t>N/A</w:t>
            </w:r>
          </w:p>
        </w:tc>
        <w:tc>
          <w:tcPr>
            <w:tcW w:w="828" w:type="dxa"/>
            <w:tcBorders>
              <w:top w:val="single" w:sz="4" w:space="0" w:color="auto"/>
              <w:left w:val="single" w:sz="4" w:space="0" w:color="auto"/>
              <w:right w:val="single" w:sz="4" w:space="0" w:color="auto"/>
            </w:tcBorders>
          </w:tcPr>
          <w:p w14:paraId="2F97089C" w14:textId="77777777" w:rsidR="002049ED" w:rsidRPr="002125B5" w:rsidRDefault="002049ED" w:rsidP="002049ED">
            <w:pPr>
              <w:pStyle w:val="TAC"/>
              <w:rPr>
                <w:lang w:eastAsia="zh-CN"/>
              </w:rPr>
            </w:pPr>
            <w:r w:rsidRPr="00682816">
              <w:t>FDD</w:t>
            </w:r>
          </w:p>
        </w:tc>
        <w:tc>
          <w:tcPr>
            <w:tcW w:w="1057" w:type="dxa"/>
            <w:tcBorders>
              <w:top w:val="single" w:sz="4" w:space="0" w:color="auto"/>
              <w:left w:val="single" w:sz="4" w:space="0" w:color="auto"/>
              <w:right w:val="single" w:sz="4" w:space="0" w:color="auto"/>
            </w:tcBorders>
          </w:tcPr>
          <w:p w14:paraId="5032140D" w14:textId="77777777" w:rsidR="002049ED" w:rsidRPr="002125B5" w:rsidRDefault="002049ED" w:rsidP="002049ED">
            <w:pPr>
              <w:pStyle w:val="TAC"/>
              <w:rPr>
                <w:lang w:eastAsia="zh-CN"/>
              </w:rPr>
            </w:pPr>
            <w:r w:rsidRPr="00682816">
              <w:rPr>
                <w:lang w:val="sv-SE"/>
              </w:rPr>
              <w:t>N/A</w:t>
            </w:r>
          </w:p>
        </w:tc>
      </w:tr>
      <w:tr w:rsidR="002049ED" w14:paraId="263C77FA" w14:textId="77777777" w:rsidTr="002049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5387D4" w14:textId="77777777" w:rsidR="002049ED" w:rsidRDefault="002049ED" w:rsidP="002049ED">
            <w:pPr>
              <w:pStyle w:val="TAC"/>
              <w:rPr>
                <w:lang w:eastAsia="zh-CN"/>
              </w:rPr>
            </w:pPr>
          </w:p>
        </w:tc>
        <w:tc>
          <w:tcPr>
            <w:tcW w:w="1146" w:type="dxa"/>
            <w:tcBorders>
              <w:top w:val="single" w:sz="4" w:space="0" w:color="auto"/>
              <w:left w:val="single" w:sz="4" w:space="0" w:color="auto"/>
              <w:right w:val="single" w:sz="4" w:space="0" w:color="auto"/>
            </w:tcBorders>
            <w:vAlign w:val="center"/>
          </w:tcPr>
          <w:p w14:paraId="2B8EC907" w14:textId="77777777" w:rsidR="002049ED" w:rsidRDefault="002049ED" w:rsidP="002049ED">
            <w:pPr>
              <w:pStyle w:val="TAC"/>
              <w:rPr>
                <w:lang w:eastAsia="zh-CN"/>
              </w:rPr>
            </w:pPr>
            <w:r>
              <w:rPr>
                <w:color w:val="000000"/>
                <w:lang w:eastAsia="zh-CN"/>
              </w:rPr>
              <w:t>n77</w:t>
            </w:r>
          </w:p>
        </w:tc>
        <w:tc>
          <w:tcPr>
            <w:tcW w:w="960" w:type="dxa"/>
            <w:tcBorders>
              <w:top w:val="single" w:sz="4" w:space="0" w:color="auto"/>
              <w:left w:val="single" w:sz="4" w:space="0" w:color="auto"/>
              <w:right w:val="single" w:sz="4" w:space="0" w:color="auto"/>
            </w:tcBorders>
          </w:tcPr>
          <w:p w14:paraId="1FC2D282" w14:textId="77777777" w:rsidR="002049ED" w:rsidRPr="002125B5" w:rsidRDefault="002049ED" w:rsidP="002049ED">
            <w:pPr>
              <w:pStyle w:val="TAC"/>
              <w:rPr>
                <w:lang w:eastAsia="zh-CN"/>
              </w:rPr>
            </w:pPr>
            <w:r w:rsidRPr="00682816">
              <w:t>4180</w:t>
            </w:r>
          </w:p>
        </w:tc>
        <w:tc>
          <w:tcPr>
            <w:tcW w:w="964" w:type="dxa"/>
            <w:tcBorders>
              <w:top w:val="single" w:sz="4" w:space="0" w:color="auto"/>
              <w:left w:val="single" w:sz="4" w:space="0" w:color="auto"/>
              <w:right w:val="single" w:sz="4" w:space="0" w:color="auto"/>
            </w:tcBorders>
          </w:tcPr>
          <w:p w14:paraId="10128B36" w14:textId="77777777" w:rsidR="002049ED" w:rsidRPr="002125B5" w:rsidRDefault="002049ED" w:rsidP="002049ED">
            <w:pPr>
              <w:pStyle w:val="TAC"/>
              <w:rPr>
                <w:lang w:eastAsia="zh-CN"/>
              </w:rPr>
            </w:pPr>
            <w:r w:rsidRPr="00682816">
              <w:t>10</w:t>
            </w:r>
          </w:p>
        </w:tc>
        <w:tc>
          <w:tcPr>
            <w:tcW w:w="960" w:type="dxa"/>
            <w:tcBorders>
              <w:top w:val="single" w:sz="4" w:space="0" w:color="auto"/>
              <w:left w:val="single" w:sz="4" w:space="0" w:color="auto"/>
              <w:right w:val="single" w:sz="4" w:space="0" w:color="auto"/>
            </w:tcBorders>
          </w:tcPr>
          <w:p w14:paraId="3273631F" w14:textId="77777777" w:rsidR="002049ED" w:rsidRPr="002125B5" w:rsidRDefault="002049ED" w:rsidP="002049ED">
            <w:pPr>
              <w:pStyle w:val="TAC"/>
              <w:rPr>
                <w:lang w:eastAsia="zh-CN"/>
              </w:rPr>
            </w:pPr>
            <w:r w:rsidRPr="00682816">
              <w:t>50</w:t>
            </w:r>
          </w:p>
        </w:tc>
        <w:tc>
          <w:tcPr>
            <w:tcW w:w="960" w:type="dxa"/>
            <w:tcBorders>
              <w:top w:val="single" w:sz="4" w:space="0" w:color="auto"/>
              <w:left w:val="single" w:sz="4" w:space="0" w:color="auto"/>
              <w:right w:val="single" w:sz="4" w:space="0" w:color="auto"/>
            </w:tcBorders>
          </w:tcPr>
          <w:p w14:paraId="0FAE6133" w14:textId="77777777" w:rsidR="002049ED" w:rsidRPr="002125B5" w:rsidRDefault="002049ED" w:rsidP="002049ED">
            <w:pPr>
              <w:pStyle w:val="TAC"/>
              <w:rPr>
                <w:lang w:eastAsia="zh-CN"/>
              </w:rPr>
            </w:pPr>
            <w:r w:rsidRPr="00682816">
              <w:t>4180</w:t>
            </w:r>
          </w:p>
        </w:tc>
        <w:tc>
          <w:tcPr>
            <w:tcW w:w="977" w:type="dxa"/>
            <w:tcBorders>
              <w:top w:val="single" w:sz="4" w:space="0" w:color="auto"/>
              <w:left w:val="single" w:sz="4" w:space="0" w:color="auto"/>
              <w:bottom w:val="single" w:sz="4" w:space="0" w:color="auto"/>
              <w:right w:val="single" w:sz="4" w:space="0" w:color="auto"/>
            </w:tcBorders>
          </w:tcPr>
          <w:p w14:paraId="2FD39933" w14:textId="77777777" w:rsidR="002049ED" w:rsidRPr="002125B5" w:rsidRDefault="002049ED" w:rsidP="002049ED">
            <w:pPr>
              <w:pStyle w:val="TAC"/>
              <w:rPr>
                <w:lang w:eastAsia="zh-CN"/>
              </w:rPr>
            </w:pPr>
            <w:r w:rsidRPr="00682816">
              <w:rPr>
                <w:lang w:val="sv-SE"/>
              </w:rPr>
              <w:t>N/A</w:t>
            </w:r>
          </w:p>
        </w:tc>
        <w:tc>
          <w:tcPr>
            <w:tcW w:w="828" w:type="dxa"/>
            <w:tcBorders>
              <w:top w:val="single" w:sz="4" w:space="0" w:color="auto"/>
              <w:left w:val="single" w:sz="4" w:space="0" w:color="auto"/>
              <w:right w:val="single" w:sz="4" w:space="0" w:color="auto"/>
            </w:tcBorders>
          </w:tcPr>
          <w:p w14:paraId="63A911CB" w14:textId="77777777" w:rsidR="002049ED" w:rsidRPr="002125B5" w:rsidRDefault="002049ED" w:rsidP="002049ED">
            <w:pPr>
              <w:pStyle w:val="TAC"/>
              <w:rPr>
                <w:lang w:eastAsia="zh-CN"/>
              </w:rPr>
            </w:pPr>
            <w:r w:rsidRPr="00682816">
              <w:t>TDD</w:t>
            </w:r>
          </w:p>
        </w:tc>
        <w:tc>
          <w:tcPr>
            <w:tcW w:w="1057" w:type="dxa"/>
            <w:tcBorders>
              <w:top w:val="single" w:sz="4" w:space="0" w:color="auto"/>
              <w:left w:val="single" w:sz="4" w:space="0" w:color="auto"/>
              <w:right w:val="single" w:sz="4" w:space="0" w:color="auto"/>
            </w:tcBorders>
          </w:tcPr>
          <w:p w14:paraId="681C7189" w14:textId="77777777" w:rsidR="002049ED" w:rsidRPr="002125B5" w:rsidRDefault="002049ED" w:rsidP="002049ED">
            <w:pPr>
              <w:pStyle w:val="TAC"/>
              <w:rPr>
                <w:lang w:eastAsia="zh-CN"/>
              </w:rPr>
            </w:pPr>
            <w:r w:rsidRPr="00682816">
              <w:rPr>
                <w:lang w:val="sv-SE"/>
              </w:rPr>
              <w:t>N/A</w:t>
            </w:r>
          </w:p>
        </w:tc>
      </w:tr>
      <w:tr w:rsidR="002049ED" w14:paraId="533C8C6F" w14:textId="77777777" w:rsidTr="002049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D3782D" w14:textId="77777777" w:rsidR="002049ED" w:rsidRDefault="002049ED" w:rsidP="002049E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B645B0" w14:textId="77777777" w:rsidR="002049ED" w:rsidRDefault="002049ED" w:rsidP="002049ED">
            <w:pPr>
              <w:pStyle w:val="TAC"/>
              <w:rPr>
                <w:lang w:eastAsia="zh-CN"/>
              </w:rPr>
            </w:pPr>
            <w:r>
              <w:rPr>
                <w:color w:val="000000"/>
              </w:rPr>
              <w:t>n85</w:t>
            </w:r>
          </w:p>
        </w:tc>
        <w:tc>
          <w:tcPr>
            <w:tcW w:w="960" w:type="dxa"/>
            <w:tcBorders>
              <w:top w:val="single" w:sz="4" w:space="0" w:color="auto"/>
              <w:left w:val="single" w:sz="4" w:space="0" w:color="auto"/>
              <w:bottom w:val="single" w:sz="4" w:space="0" w:color="auto"/>
              <w:right w:val="single" w:sz="4" w:space="0" w:color="auto"/>
            </w:tcBorders>
          </w:tcPr>
          <w:p w14:paraId="629C6E24" w14:textId="77777777" w:rsidR="002049ED" w:rsidRPr="002125B5" w:rsidRDefault="002049ED" w:rsidP="002049ED">
            <w:pPr>
              <w:pStyle w:val="TAC"/>
              <w:rPr>
                <w:lang w:eastAsia="zh-CN"/>
              </w:rPr>
            </w:pPr>
            <w:r w:rsidRPr="00682816">
              <w:t>710</w:t>
            </w:r>
          </w:p>
        </w:tc>
        <w:tc>
          <w:tcPr>
            <w:tcW w:w="964" w:type="dxa"/>
            <w:tcBorders>
              <w:top w:val="single" w:sz="4" w:space="0" w:color="auto"/>
              <w:left w:val="single" w:sz="4" w:space="0" w:color="auto"/>
              <w:bottom w:val="single" w:sz="4" w:space="0" w:color="auto"/>
              <w:right w:val="single" w:sz="4" w:space="0" w:color="auto"/>
            </w:tcBorders>
          </w:tcPr>
          <w:p w14:paraId="263A48ED" w14:textId="77777777" w:rsidR="002049ED" w:rsidRPr="002125B5" w:rsidRDefault="002049ED" w:rsidP="002049ED">
            <w:pPr>
              <w:pStyle w:val="TAC"/>
              <w:rPr>
                <w:lang w:eastAsia="zh-CN"/>
              </w:rPr>
            </w:pPr>
            <w:r w:rsidRPr="00682816">
              <w:t>5</w:t>
            </w:r>
          </w:p>
        </w:tc>
        <w:tc>
          <w:tcPr>
            <w:tcW w:w="960" w:type="dxa"/>
            <w:tcBorders>
              <w:top w:val="single" w:sz="4" w:space="0" w:color="auto"/>
              <w:left w:val="single" w:sz="4" w:space="0" w:color="auto"/>
              <w:bottom w:val="single" w:sz="4" w:space="0" w:color="auto"/>
              <w:right w:val="single" w:sz="4" w:space="0" w:color="auto"/>
            </w:tcBorders>
          </w:tcPr>
          <w:p w14:paraId="250C6A84" w14:textId="77777777" w:rsidR="002049ED" w:rsidRPr="002125B5" w:rsidRDefault="002049ED" w:rsidP="002049ED">
            <w:pPr>
              <w:pStyle w:val="TAC"/>
              <w:rPr>
                <w:lang w:eastAsia="zh-CN"/>
              </w:rPr>
            </w:pPr>
            <w:r w:rsidRPr="00682816">
              <w:t>25</w:t>
            </w:r>
          </w:p>
        </w:tc>
        <w:tc>
          <w:tcPr>
            <w:tcW w:w="960" w:type="dxa"/>
            <w:tcBorders>
              <w:top w:val="single" w:sz="4" w:space="0" w:color="auto"/>
              <w:left w:val="single" w:sz="4" w:space="0" w:color="auto"/>
              <w:bottom w:val="single" w:sz="4" w:space="0" w:color="auto"/>
              <w:right w:val="single" w:sz="4" w:space="0" w:color="auto"/>
            </w:tcBorders>
          </w:tcPr>
          <w:p w14:paraId="685F0931" w14:textId="77777777" w:rsidR="002049ED" w:rsidRPr="002125B5" w:rsidRDefault="002049ED" w:rsidP="002049ED">
            <w:pPr>
              <w:pStyle w:val="TAC"/>
              <w:rPr>
                <w:lang w:eastAsia="zh-CN"/>
              </w:rPr>
            </w:pPr>
            <w:r w:rsidRPr="00682816">
              <w:t>740</w:t>
            </w:r>
          </w:p>
        </w:tc>
        <w:tc>
          <w:tcPr>
            <w:tcW w:w="977" w:type="dxa"/>
            <w:tcBorders>
              <w:top w:val="single" w:sz="4" w:space="0" w:color="auto"/>
              <w:left w:val="single" w:sz="4" w:space="0" w:color="auto"/>
              <w:bottom w:val="single" w:sz="4" w:space="0" w:color="auto"/>
              <w:right w:val="single" w:sz="4" w:space="0" w:color="auto"/>
            </w:tcBorders>
          </w:tcPr>
          <w:p w14:paraId="20F08255" w14:textId="77777777" w:rsidR="002049ED" w:rsidRPr="002125B5" w:rsidRDefault="002049ED" w:rsidP="002049ED">
            <w:pPr>
              <w:pStyle w:val="TAC"/>
              <w:rPr>
                <w:lang w:eastAsia="zh-CN"/>
              </w:rPr>
            </w:pPr>
            <w:r w:rsidRPr="00682816">
              <w:rPr>
                <w:lang w:val="sv-SE"/>
              </w:rPr>
              <w:t>23.5</w:t>
            </w:r>
          </w:p>
        </w:tc>
        <w:tc>
          <w:tcPr>
            <w:tcW w:w="828" w:type="dxa"/>
            <w:tcBorders>
              <w:top w:val="single" w:sz="4" w:space="0" w:color="auto"/>
              <w:left w:val="single" w:sz="4" w:space="0" w:color="auto"/>
              <w:bottom w:val="single" w:sz="4" w:space="0" w:color="auto"/>
              <w:right w:val="single" w:sz="4" w:space="0" w:color="auto"/>
            </w:tcBorders>
          </w:tcPr>
          <w:p w14:paraId="45C4AF13" w14:textId="77777777" w:rsidR="002049ED" w:rsidRPr="002125B5" w:rsidRDefault="002049ED" w:rsidP="002049ED">
            <w:pPr>
              <w:pStyle w:val="TAC"/>
              <w:rPr>
                <w:lang w:eastAsia="zh-CN"/>
              </w:rPr>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257D4E96" w14:textId="77777777" w:rsidR="002049ED" w:rsidRPr="002125B5" w:rsidRDefault="002049ED" w:rsidP="002049ED">
            <w:pPr>
              <w:pStyle w:val="TAC"/>
              <w:rPr>
                <w:lang w:eastAsia="zh-CN"/>
              </w:rPr>
            </w:pPr>
            <w:r w:rsidRPr="00682816">
              <w:rPr>
                <w:lang w:val="sv-SE"/>
              </w:rPr>
              <w:t>IMD3</w:t>
            </w:r>
            <w:r w:rsidRPr="00682816">
              <w:rPr>
                <w:vertAlign w:val="superscript"/>
                <w:lang w:val="sv-SE"/>
              </w:rPr>
              <w:t>5</w:t>
            </w:r>
          </w:p>
        </w:tc>
      </w:tr>
      <w:tr w:rsidR="002049ED" w14:paraId="5783278C" w14:textId="77777777" w:rsidTr="002049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4E46427" w14:textId="77777777" w:rsidR="002049ED" w:rsidRDefault="002049ED" w:rsidP="002049E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E3003C" w14:textId="77777777" w:rsidR="002049ED" w:rsidRDefault="002049ED" w:rsidP="002049ED">
            <w:pPr>
              <w:pStyle w:val="TAC"/>
              <w:rPr>
                <w:color w:val="000000"/>
              </w:rPr>
            </w:pPr>
            <w:r>
              <w:rPr>
                <w:color w:val="000000"/>
              </w:rPr>
              <w:t>n66</w:t>
            </w:r>
          </w:p>
        </w:tc>
        <w:tc>
          <w:tcPr>
            <w:tcW w:w="960" w:type="dxa"/>
            <w:tcBorders>
              <w:top w:val="single" w:sz="4" w:space="0" w:color="auto"/>
              <w:left w:val="single" w:sz="4" w:space="0" w:color="auto"/>
              <w:bottom w:val="single" w:sz="4" w:space="0" w:color="auto"/>
              <w:right w:val="single" w:sz="4" w:space="0" w:color="auto"/>
            </w:tcBorders>
          </w:tcPr>
          <w:p w14:paraId="178CF65C" w14:textId="77777777" w:rsidR="002049ED" w:rsidRPr="00E42301" w:rsidRDefault="002049ED" w:rsidP="002049ED">
            <w:pPr>
              <w:pStyle w:val="TAC"/>
              <w:rPr>
                <w:rFonts w:cs="Arial"/>
                <w:szCs w:val="18"/>
              </w:rPr>
            </w:pPr>
            <w:r w:rsidRPr="00682816">
              <w:t>172</w:t>
            </w:r>
            <w:r>
              <w:t>4</w:t>
            </w:r>
          </w:p>
        </w:tc>
        <w:tc>
          <w:tcPr>
            <w:tcW w:w="964" w:type="dxa"/>
            <w:tcBorders>
              <w:top w:val="single" w:sz="4" w:space="0" w:color="auto"/>
              <w:left w:val="single" w:sz="4" w:space="0" w:color="auto"/>
              <w:bottom w:val="single" w:sz="4" w:space="0" w:color="auto"/>
              <w:right w:val="single" w:sz="4" w:space="0" w:color="auto"/>
            </w:tcBorders>
          </w:tcPr>
          <w:p w14:paraId="15D3E4DE" w14:textId="77777777" w:rsidR="002049ED" w:rsidRPr="00E42301" w:rsidRDefault="002049ED" w:rsidP="002049ED">
            <w:pPr>
              <w:pStyle w:val="TAC"/>
              <w:rPr>
                <w:rFonts w:cs="Arial"/>
                <w:szCs w:val="18"/>
              </w:rPr>
            </w:pPr>
            <w:r w:rsidRPr="00682816">
              <w:t>5</w:t>
            </w:r>
          </w:p>
        </w:tc>
        <w:tc>
          <w:tcPr>
            <w:tcW w:w="960" w:type="dxa"/>
            <w:tcBorders>
              <w:top w:val="single" w:sz="4" w:space="0" w:color="auto"/>
              <w:left w:val="single" w:sz="4" w:space="0" w:color="auto"/>
              <w:bottom w:val="single" w:sz="4" w:space="0" w:color="auto"/>
              <w:right w:val="single" w:sz="4" w:space="0" w:color="auto"/>
            </w:tcBorders>
          </w:tcPr>
          <w:p w14:paraId="7CFFCA06" w14:textId="77777777" w:rsidR="002049ED" w:rsidRPr="00E42301" w:rsidRDefault="002049ED" w:rsidP="002049ED">
            <w:pPr>
              <w:pStyle w:val="TAC"/>
              <w:rPr>
                <w:rFonts w:cs="Arial"/>
                <w:szCs w:val="18"/>
              </w:rPr>
            </w:pPr>
            <w:r w:rsidRPr="00682816">
              <w:t>25</w:t>
            </w:r>
          </w:p>
        </w:tc>
        <w:tc>
          <w:tcPr>
            <w:tcW w:w="960" w:type="dxa"/>
            <w:tcBorders>
              <w:top w:val="single" w:sz="4" w:space="0" w:color="auto"/>
              <w:left w:val="single" w:sz="4" w:space="0" w:color="auto"/>
              <w:bottom w:val="single" w:sz="4" w:space="0" w:color="auto"/>
              <w:right w:val="single" w:sz="4" w:space="0" w:color="auto"/>
            </w:tcBorders>
          </w:tcPr>
          <w:p w14:paraId="7BF63CEA" w14:textId="77777777" w:rsidR="002049ED" w:rsidRPr="00E42301" w:rsidRDefault="002049ED" w:rsidP="002049ED">
            <w:pPr>
              <w:pStyle w:val="TAC"/>
              <w:rPr>
                <w:rFonts w:cs="Arial"/>
                <w:szCs w:val="18"/>
              </w:rPr>
            </w:pPr>
            <w:r w:rsidRPr="00682816">
              <w:t>212</w:t>
            </w:r>
            <w:r>
              <w:t>4</w:t>
            </w:r>
          </w:p>
        </w:tc>
        <w:tc>
          <w:tcPr>
            <w:tcW w:w="977" w:type="dxa"/>
            <w:tcBorders>
              <w:top w:val="single" w:sz="4" w:space="0" w:color="auto"/>
              <w:left w:val="single" w:sz="4" w:space="0" w:color="auto"/>
              <w:bottom w:val="single" w:sz="4" w:space="0" w:color="auto"/>
              <w:right w:val="single" w:sz="4" w:space="0" w:color="auto"/>
            </w:tcBorders>
          </w:tcPr>
          <w:p w14:paraId="308BDD36" w14:textId="77777777" w:rsidR="002049ED" w:rsidRPr="00E42301" w:rsidRDefault="002049ED" w:rsidP="002049ED">
            <w:pPr>
              <w:pStyle w:val="TAC"/>
              <w:rPr>
                <w:rFonts w:cs="Arial"/>
                <w:szCs w:val="18"/>
              </w:rPr>
            </w:pPr>
            <w:r w:rsidRPr="00682816">
              <w:rPr>
                <w:lang w:val="sv-SE"/>
              </w:rPr>
              <w:t>21.4</w:t>
            </w:r>
          </w:p>
        </w:tc>
        <w:tc>
          <w:tcPr>
            <w:tcW w:w="828" w:type="dxa"/>
            <w:tcBorders>
              <w:top w:val="single" w:sz="4" w:space="0" w:color="auto"/>
              <w:left w:val="single" w:sz="4" w:space="0" w:color="auto"/>
              <w:bottom w:val="single" w:sz="4" w:space="0" w:color="auto"/>
              <w:right w:val="single" w:sz="4" w:space="0" w:color="auto"/>
            </w:tcBorders>
          </w:tcPr>
          <w:p w14:paraId="00B2325E" w14:textId="77777777" w:rsidR="002049ED" w:rsidRPr="002125B5" w:rsidRDefault="002049ED" w:rsidP="002049ED">
            <w:pPr>
              <w:pStyle w:val="TAC"/>
              <w:rPr>
                <w:color w:val="000000"/>
                <w:lang w:eastAsia="zh-CN"/>
              </w:rPr>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4F42FA24" w14:textId="77777777" w:rsidR="002049ED" w:rsidRPr="002125B5" w:rsidRDefault="002049ED" w:rsidP="002049ED">
            <w:pPr>
              <w:pStyle w:val="TAC"/>
              <w:rPr>
                <w:rFonts w:cs="Arial"/>
                <w:szCs w:val="18"/>
              </w:rPr>
            </w:pPr>
            <w:r w:rsidRPr="00682816">
              <w:rPr>
                <w:lang w:val="sv-SE"/>
              </w:rPr>
              <w:t>IMD3</w:t>
            </w:r>
          </w:p>
        </w:tc>
      </w:tr>
      <w:tr w:rsidR="002049ED" w14:paraId="5FEC80E4" w14:textId="77777777" w:rsidTr="002049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D90FD73" w14:textId="77777777" w:rsidR="002049ED" w:rsidRDefault="002049ED" w:rsidP="002049E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580B95" w14:textId="77777777" w:rsidR="002049ED" w:rsidRDefault="002049ED" w:rsidP="002049ED">
            <w:pPr>
              <w:pStyle w:val="TAC"/>
              <w:rPr>
                <w:color w:val="000000"/>
              </w:rPr>
            </w:pPr>
            <w:r>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2C10EB3" w14:textId="77777777" w:rsidR="002049ED" w:rsidRPr="00E42301" w:rsidRDefault="002049ED" w:rsidP="002049ED">
            <w:pPr>
              <w:pStyle w:val="TAC"/>
              <w:rPr>
                <w:rFonts w:cs="Arial"/>
                <w:szCs w:val="18"/>
              </w:rPr>
            </w:pPr>
            <w:r w:rsidRPr="00682816">
              <w:t>3540</w:t>
            </w:r>
          </w:p>
        </w:tc>
        <w:tc>
          <w:tcPr>
            <w:tcW w:w="964" w:type="dxa"/>
            <w:tcBorders>
              <w:top w:val="single" w:sz="4" w:space="0" w:color="auto"/>
              <w:left w:val="single" w:sz="4" w:space="0" w:color="auto"/>
              <w:bottom w:val="single" w:sz="4" w:space="0" w:color="auto"/>
              <w:right w:val="single" w:sz="4" w:space="0" w:color="auto"/>
            </w:tcBorders>
          </w:tcPr>
          <w:p w14:paraId="335DAC04" w14:textId="77777777" w:rsidR="002049ED" w:rsidRPr="00E42301" w:rsidRDefault="002049ED" w:rsidP="002049ED">
            <w:pPr>
              <w:pStyle w:val="TAC"/>
              <w:rPr>
                <w:rFonts w:cs="Arial"/>
                <w:szCs w:val="18"/>
              </w:rPr>
            </w:pPr>
            <w:r w:rsidRPr="00682816">
              <w:t>10</w:t>
            </w:r>
          </w:p>
        </w:tc>
        <w:tc>
          <w:tcPr>
            <w:tcW w:w="960" w:type="dxa"/>
            <w:tcBorders>
              <w:top w:val="single" w:sz="4" w:space="0" w:color="auto"/>
              <w:left w:val="single" w:sz="4" w:space="0" w:color="auto"/>
              <w:bottom w:val="single" w:sz="4" w:space="0" w:color="auto"/>
              <w:right w:val="single" w:sz="4" w:space="0" w:color="auto"/>
            </w:tcBorders>
          </w:tcPr>
          <w:p w14:paraId="2B9CD7C4" w14:textId="77777777" w:rsidR="002049ED" w:rsidRPr="00E42301" w:rsidRDefault="002049ED" w:rsidP="002049ED">
            <w:pPr>
              <w:pStyle w:val="TAC"/>
              <w:rPr>
                <w:rFonts w:cs="Arial"/>
                <w:szCs w:val="18"/>
              </w:rPr>
            </w:pPr>
            <w:r w:rsidRPr="00682816">
              <w:t>50</w:t>
            </w:r>
          </w:p>
        </w:tc>
        <w:tc>
          <w:tcPr>
            <w:tcW w:w="960" w:type="dxa"/>
            <w:tcBorders>
              <w:top w:val="single" w:sz="4" w:space="0" w:color="auto"/>
              <w:left w:val="single" w:sz="4" w:space="0" w:color="auto"/>
              <w:bottom w:val="single" w:sz="4" w:space="0" w:color="auto"/>
              <w:right w:val="single" w:sz="4" w:space="0" w:color="auto"/>
            </w:tcBorders>
          </w:tcPr>
          <w:p w14:paraId="3B0E4A87" w14:textId="77777777" w:rsidR="002049ED" w:rsidRPr="00E42301" w:rsidRDefault="002049ED" w:rsidP="002049ED">
            <w:pPr>
              <w:pStyle w:val="TAC"/>
              <w:rPr>
                <w:rFonts w:cs="Arial"/>
                <w:szCs w:val="18"/>
              </w:rPr>
            </w:pPr>
            <w:r w:rsidRPr="00682816">
              <w:t>3540</w:t>
            </w:r>
          </w:p>
        </w:tc>
        <w:tc>
          <w:tcPr>
            <w:tcW w:w="977" w:type="dxa"/>
            <w:tcBorders>
              <w:top w:val="single" w:sz="4" w:space="0" w:color="auto"/>
              <w:left w:val="single" w:sz="4" w:space="0" w:color="auto"/>
              <w:bottom w:val="single" w:sz="4" w:space="0" w:color="auto"/>
              <w:right w:val="single" w:sz="4" w:space="0" w:color="auto"/>
            </w:tcBorders>
          </w:tcPr>
          <w:p w14:paraId="2E4DEC18" w14:textId="77777777" w:rsidR="002049ED" w:rsidRPr="00E42301" w:rsidRDefault="002049ED" w:rsidP="002049ED">
            <w:pPr>
              <w:pStyle w:val="TAC"/>
              <w:rPr>
                <w:rFonts w:cs="Arial"/>
                <w:szCs w:val="18"/>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E672065" w14:textId="77777777" w:rsidR="002049ED" w:rsidRPr="002125B5" w:rsidRDefault="002049ED" w:rsidP="002049ED">
            <w:pPr>
              <w:pStyle w:val="TAC"/>
              <w:rPr>
                <w:color w:val="000000"/>
                <w:lang w:eastAsia="zh-CN"/>
              </w:rPr>
            </w:pPr>
            <w:r w:rsidRPr="00682816">
              <w:t>TDD</w:t>
            </w:r>
          </w:p>
        </w:tc>
        <w:tc>
          <w:tcPr>
            <w:tcW w:w="1057" w:type="dxa"/>
            <w:tcBorders>
              <w:top w:val="single" w:sz="4" w:space="0" w:color="auto"/>
              <w:left w:val="single" w:sz="4" w:space="0" w:color="auto"/>
              <w:bottom w:val="single" w:sz="4" w:space="0" w:color="auto"/>
              <w:right w:val="single" w:sz="4" w:space="0" w:color="auto"/>
            </w:tcBorders>
          </w:tcPr>
          <w:p w14:paraId="5552AE10" w14:textId="77777777" w:rsidR="002049ED" w:rsidRPr="002125B5" w:rsidRDefault="002049ED" w:rsidP="002049ED">
            <w:pPr>
              <w:pStyle w:val="TAC"/>
              <w:rPr>
                <w:rFonts w:cs="Arial"/>
                <w:szCs w:val="18"/>
              </w:rPr>
            </w:pPr>
            <w:r w:rsidRPr="00682816">
              <w:rPr>
                <w:lang w:val="sv-SE"/>
              </w:rPr>
              <w:t>N/A</w:t>
            </w:r>
          </w:p>
        </w:tc>
      </w:tr>
      <w:tr w:rsidR="002049ED" w14:paraId="39180C09" w14:textId="77777777" w:rsidTr="002049E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F1985F2" w14:textId="77777777" w:rsidR="002049ED" w:rsidRDefault="002049ED" w:rsidP="002049E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344398" w14:textId="77777777" w:rsidR="002049ED" w:rsidRDefault="002049ED" w:rsidP="002049ED">
            <w:pPr>
              <w:pStyle w:val="TAC"/>
              <w:rPr>
                <w:color w:val="000000"/>
              </w:rPr>
            </w:pPr>
            <w:r>
              <w:rPr>
                <w:color w:val="000000"/>
              </w:rPr>
              <w:t>n85</w:t>
            </w:r>
          </w:p>
        </w:tc>
        <w:tc>
          <w:tcPr>
            <w:tcW w:w="960" w:type="dxa"/>
            <w:tcBorders>
              <w:top w:val="single" w:sz="4" w:space="0" w:color="auto"/>
              <w:left w:val="single" w:sz="4" w:space="0" w:color="auto"/>
              <w:bottom w:val="single" w:sz="4" w:space="0" w:color="auto"/>
              <w:right w:val="single" w:sz="4" w:space="0" w:color="auto"/>
            </w:tcBorders>
          </w:tcPr>
          <w:p w14:paraId="2D11FE47" w14:textId="77777777" w:rsidR="002049ED" w:rsidRPr="00E42301" w:rsidRDefault="002049ED" w:rsidP="002049ED">
            <w:pPr>
              <w:pStyle w:val="TAC"/>
              <w:rPr>
                <w:rFonts w:cs="Arial"/>
                <w:szCs w:val="18"/>
              </w:rPr>
            </w:pPr>
            <w:r w:rsidRPr="00682816">
              <w:t>70</w:t>
            </w:r>
            <w:r>
              <w:t>8</w:t>
            </w:r>
          </w:p>
        </w:tc>
        <w:tc>
          <w:tcPr>
            <w:tcW w:w="964" w:type="dxa"/>
            <w:tcBorders>
              <w:top w:val="single" w:sz="4" w:space="0" w:color="auto"/>
              <w:left w:val="single" w:sz="4" w:space="0" w:color="auto"/>
              <w:bottom w:val="single" w:sz="4" w:space="0" w:color="auto"/>
              <w:right w:val="single" w:sz="4" w:space="0" w:color="auto"/>
            </w:tcBorders>
          </w:tcPr>
          <w:p w14:paraId="2654BE64" w14:textId="77777777" w:rsidR="002049ED" w:rsidRPr="00E42301" w:rsidRDefault="002049ED" w:rsidP="002049ED">
            <w:pPr>
              <w:pStyle w:val="TAC"/>
              <w:rPr>
                <w:rFonts w:cs="Arial"/>
                <w:szCs w:val="18"/>
              </w:rPr>
            </w:pPr>
            <w:r w:rsidRPr="00682816">
              <w:t>5</w:t>
            </w:r>
          </w:p>
        </w:tc>
        <w:tc>
          <w:tcPr>
            <w:tcW w:w="960" w:type="dxa"/>
            <w:tcBorders>
              <w:top w:val="single" w:sz="4" w:space="0" w:color="auto"/>
              <w:left w:val="single" w:sz="4" w:space="0" w:color="auto"/>
              <w:bottom w:val="single" w:sz="4" w:space="0" w:color="auto"/>
              <w:right w:val="single" w:sz="4" w:space="0" w:color="auto"/>
            </w:tcBorders>
          </w:tcPr>
          <w:p w14:paraId="1C18B894" w14:textId="77777777" w:rsidR="002049ED" w:rsidRPr="00E42301" w:rsidRDefault="002049ED" w:rsidP="002049ED">
            <w:pPr>
              <w:pStyle w:val="TAC"/>
              <w:rPr>
                <w:rFonts w:cs="Arial"/>
                <w:szCs w:val="18"/>
              </w:rPr>
            </w:pPr>
            <w:r w:rsidRPr="00682816">
              <w:t>25</w:t>
            </w:r>
          </w:p>
        </w:tc>
        <w:tc>
          <w:tcPr>
            <w:tcW w:w="960" w:type="dxa"/>
            <w:tcBorders>
              <w:top w:val="single" w:sz="4" w:space="0" w:color="auto"/>
              <w:left w:val="single" w:sz="4" w:space="0" w:color="auto"/>
              <w:bottom w:val="single" w:sz="4" w:space="0" w:color="auto"/>
              <w:right w:val="single" w:sz="4" w:space="0" w:color="auto"/>
            </w:tcBorders>
          </w:tcPr>
          <w:p w14:paraId="7B6DCCB8" w14:textId="77777777" w:rsidR="002049ED" w:rsidRPr="00E42301" w:rsidRDefault="002049ED" w:rsidP="002049ED">
            <w:pPr>
              <w:pStyle w:val="TAC"/>
              <w:rPr>
                <w:rFonts w:cs="Arial"/>
                <w:szCs w:val="18"/>
              </w:rPr>
            </w:pPr>
            <w:r w:rsidRPr="00682816">
              <w:t>73</w:t>
            </w:r>
            <w:r>
              <w:t>8</w:t>
            </w:r>
          </w:p>
        </w:tc>
        <w:tc>
          <w:tcPr>
            <w:tcW w:w="977" w:type="dxa"/>
            <w:tcBorders>
              <w:top w:val="single" w:sz="4" w:space="0" w:color="auto"/>
              <w:left w:val="single" w:sz="4" w:space="0" w:color="auto"/>
              <w:bottom w:val="single" w:sz="4" w:space="0" w:color="auto"/>
              <w:right w:val="single" w:sz="4" w:space="0" w:color="auto"/>
            </w:tcBorders>
          </w:tcPr>
          <w:p w14:paraId="3E53AF92" w14:textId="77777777" w:rsidR="002049ED" w:rsidRPr="00E42301" w:rsidRDefault="002049ED" w:rsidP="002049ED">
            <w:pPr>
              <w:pStyle w:val="TAC"/>
              <w:rPr>
                <w:rFonts w:cs="Arial"/>
                <w:szCs w:val="18"/>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2B835047" w14:textId="77777777" w:rsidR="002049ED" w:rsidRPr="002125B5" w:rsidRDefault="002049ED" w:rsidP="002049ED">
            <w:pPr>
              <w:pStyle w:val="TAC"/>
              <w:rPr>
                <w:color w:val="000000"/>
                <w:lang w:eastAsia="zh-CN"/>
              </w:rPr>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67AB7E45" w14:textId="77777777" w:rsidR="002049ED" w:rsidRPr="002125B5" w:rsidRDefault="002049ED" w:rsidP="002049ED">
            <w:pPr>
              <w:pStyle w:val="TAC"/>
              <w:rPr>
                <w:rFonts w:cs="Arial"/>
                <w:szCs w:val="18"/>
              </w:rPr>
            </w:pPr>
            <w:r w:rsidRPr="00682816">
              <w:rPr>
                <w:lang w:val="sv-SE"/>
              </w:rPr>
              <w:t>N/A</w:t>
            </w:r>
          </w:p>
        </w:tc>
      </w:tr>
      <w:tr w:rsidR="002049ED" w14:paraId="13975633" w14:textId="77777777" w:rsidTr="002049ED">
        <w:trPr>
          <w:trHeight w:val="69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6A928F7B" w14:textId="77777777" w:rsidR="002049ED" w:rsidRPr="00C833CE" w:rsidRDefault="002049ED" w:rsidP="002049ED">
            <w:pPr>
              <w:pStyle w:val="TAN"/>
              <w:rPr>
                <w:lang w:eastAsia="ja-JP"/>
              </w:rPr>
            </w:pPr>
            <w:r w:rsidRPr="00682816">
              <w:t xml:space="preserve">NOTE </w:t>
            </w:r>
            <w:r>
              <w:rPr>
                <w:lang w:val="en-US" w:eastAsia="zh-CN"/>
              </w:rPr>
              <w:t>5</w:t>
            </w:r>
            <w:r w:rsidRPr="00682816">
              <w:t>:</w:t>
            </w:r>
            <w:r w:rsidRPr="00682816">
              <w:tab/>
            </w:r>
            <w:r>
              <w:t>For a UE which supports this band combination only when the Band n77 frequency range restriction defined in NOTE 12 of Table 5.2-1 applies, the MSD test point(s) cannot be verified for the band combination and the test point(s) can be skipped.</w:t>
            </w:r>
          </w:p>
        </w:tc>
      </w:tr>
    </w:tbl>
    <w:p w14:paraId="2FD2A750" w14:textId="77777777" w:rsidR="002049ED" w:rsidRPr="007D79B1" w:rsidRDefault="002049ED" w:rsidP="002049ED">
      <w:pPr>
        <w:rPr>
          <w:rFonts w:ascii="Arial" w:hAnsi="Arial" w:cs="Arial"/>
          <w:color w:val="0000FF"/>
          <w:sz w:val="32"/>
          <w:szCs w:val="32"/>
          <w:lang w:eastAsia="ja-JP"/>
        </w:rPr>
      </w:pPr>
    </w:p>
    <w:p w14:paraId="57F9A29D" w14:textId="31B1229E" w:rsidR="002049ED" w:rsidRDefault="002049ED" w:rsidP="002049ED">
      <w:pPr>
        <w:pStyle w:val="21"/>
      </w:pPr>
      <w:bookmarkStart w:id="487" w:name="_Toc136288436"/>
      <w:r>
        <w:rPr>
          <w:rFonts w:hint="eastAsia"/>
        </w:rPr>
        <w:t>5.</w:t>
      </w:r>
      <w:r>
        <w:t>46</w:t>
      </w:r>
      <w:r w:rsidRPr="000469EC">
        <w:tab/>
      </w:r>
      <w:r>
        <w:rPr>
          <w:rFonts w:hint="eastAsia"/>
        </w:rPr>
        <w:t>CA_n</w:t>
      </w:r>
      <w:r w:rsidR="004F6BC7">
        <w:t>1</w:t>
      </w:r>
      <w:r>
        <w:rPr>
          <w:rFonts w:hint="eastAsia"/>
        </w:rPr>
        <w:t>-n</w:t>
      </w:r>
      <w:r>
        <w:t>7</w:t>
      </w:r>
      <w:r>
        <w:rPr>
          <w:rFonts w:hint="eastAsia"/>
        </w:rPr>
        <w:t>-n</w:t>
      </w:r>
      <w:r>
        <w:t>67</w:t>
      </w:r>
      <w:bookmarkEnd w:id="487"/>
    </w:p>
    <w:p w14:paraId="6C2D19A4" w14:textId="13F4D53C" w:rsidR="004F6BC7" w:rsidRPr="00A20126" w:rsidRDefault="004F6BC7" w:rsidP="004F6BC7">
      <w:pPr>
        <w:pStyle w:val="31"/>
      </w:pPr>
      <w:bookmarkStart w:id="488" w:name="_Toc136288437"/>
      <w:r>
        <w:t>5.46.1</w:t>
      </w:r>
      <w:r>
        <w:tab/>
        <w:t>Common for 1 band UL and 2 bands UL CA</w:t>
      </w:r>
      <w:bookmarkEnd w:id="488"/>
    </w:p>
    <w:p w14:paraId="193DA9C2" w14:textId="58D06282" w:rsidR="004F6BC7" w:rsidRDefault="004F6BC7" w:rsidP="004F6BC7">
      <w:pPr>
        <w:pStyle w:val="41"/>
      </w:pPr>
      <w:bookmarkStart w:id="489" w:name="_Toc136288438"/>
      <w:r>
        <w:rPr>
          <w:rFonts w:hint="eastAsia"/>
        </w:rPr>
        <w:t>5.</w:t>
      </w:r>
      <w:r>
        <w:t>46</w:t>
      </w:r>
      <w:r>
        <w:rPr>
          <w:rFonts w:hint="eastAsia"/>
        </w:rPr>
        <w:t>.1</w:t>
      </w:r>
      <w:r>
        <w:t>.1</w:t>
      </w:r>
      <w:r>
        <w:tab/>
        <w:t xml:space="preserve">Operating bands for </w:t>
      </w:r>
      <w:r>
        <w:rPr>
          <w:rFonts w:hint="eastAsia"/>
        </w:rPr>
        <w:t>CA</w:t>
      </w:r>
      <w:bookmarkEnd w:id="489"/>
    </w:p>
    <w:p w14:paraId="6DA630A5" w14:textId="53ADAA24" w:rsidR="004F6BC7" w:rsidRPr="000469EC" w:rsidRDefault="004F6BC7" w:rsidP="004F6BC7">
      <w:pPr>
        <w:pStyle w:val="TH"/>
        <w:rPr>
          <w:rFonts w:cs="Arial"/>
        </w:rPr>
      </w:pPr>
      <w:r>
        <w:rPr>
          <w:rFonts w:cs="Arial"/>
        </w:rPr>
        <w:t>Table 5.46.1.1-1</w:t>
      </w:r>
      <w:r w:rsidRPr="000469EC">
        <w:rPr>
          <w:rFonts w:cs="Arial"/>
        </w:rPr>
        <w:t>: Inter-band CA operating bands involving FR1 (three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4F6BC7" w14:paraId="3C22348D" w14:textId="77777777" w:rsidTr="006B4219">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1BA51A7C" w14:textId="77777777" w:rsidR="004F6BC7" w:rsidRDefault="004F6BC7" w:rsidP="006B4219">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27F5DA4B" w14:textId="77777777" w:rsidR="004F6BC7" w:rsidRDefault="004F6BC7" w:rsidP="006B4219">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1DC44185" w14:textId="77777777" w:rsidR="004F6BC7" w:rsidRDefault="004F6BC7" w:rsidP="006B4219">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0D124FBB" w14:textId="77777777" w:rsidR="004F6BC7" w:rsidRDefault="004F6BC7" w:rsidP="006B4219">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12896632" w14:textId="77777777" w:rsidR="004F6BC7" w:rsidRDefault="004F6BC7" w:rsidP="006B4219">
            <w:pPr>
              <w:keepNext/>
              <w:keepLines/>
              <w:spacing w:after="0"/>
              <w:jc w:val="center"/>
              <w:rPr>
                <w:rFonts w:ascii="Arial" w:hAnsi="Arial"/>
                <w:b/>
                <w:color w:val="000000"/>
                <w:sz w:val="18"/>
              </w:rPr>
            </w:pPr>
            <w:r>
              <w:rPr>
                <w:rFonts w:ascii="Arial" w:hAnsi="Arial"/>
                <w:b/>
                <w:color w:val="000000"/>
                <w:sz w:val="18"/>
              </w:rPr>
              <w:t>Duplex Mode</w:t>
            </w:r>
          </w:p>
        </w:tc>
      </w:tr>
      <w:tr w:rsidR="004F6BC7" w14:paraId="771573DD" w14:textId="77777777" w:rsidTr="006B4219">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46DB65" w14:textId="77777777" w:rsidR="004F6BC7" w:rsidRDefault="004F6BC7" w:rsidP="006B4219">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5B60D2" w14:textId="77777777" w:rsidR="004F6BC7" w:rsidRDefault="004F6BC7" w:rsidP="006B4219">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09E3BCC" w14:textId="77777777" w:rsidR="004F6BC7" w:rsidRDefault="004F6BC7" w:rsidP="006B4219">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168BCFA" w14:textId="77777777" w:rsidR="004F6BC7" w:rsidRDefault="004F6BC7" w:rsidP="006B4219">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26A1AE" w14:textId="77777777" w:rsidR="004F6BC7" w:rsidRDefault="004F6BC7" w:rsidP="006B4219">
            <w:pPr>
              <w:spacing w:after="0"/>
              <w:rPr>
                <w:rFonts w:ascii="Arial" w:hAnsi="Arial"/>
                <w:b/>
                <w:color w:val="000000"/>
                <w:sz w:val="18"/>
              </w:rPr>
            </w:pPr>
          </w:p>
        </w:tc>
      </w:tr>
      <w:tr w:rsidR="004F6BC7" w14:paraId="2A151F1F" w14:textId="77777777" w:rsidTr="006B4219">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0AD575" w14:textId="77777777" w:rsidR="004F6BC7" w:rsidRDefault="004F6BC7" w:rsidP="006B4219">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AB99D4" w14:textId="77777777" w:rsidR="004F6BC7" w:rsidRDefault="004F6BC7" w:rsidP="006B4219">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1939604A" w14:textId="77777777" w:rsidR="004F6BC7" w:rsidRDefault="004F6BC7" w:rsidP="006B4219">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492FBD8A" w14:textId="77777777" w:rsidR="004F6BC7" w:rsidRDefault="004F6BC7" w:rsidP="006B4219">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73BFC" w14:textId="77777777" w:rsidR="004F6BC7" w:rsidRDefault="004F6BC7" w:rsidP="006B4219">
            <w:pPr>
              <w:spacing w:after="0"/>
              <w:rPr>
                <w:rFonts w:ascii="Arial" w:hAnsi="Arial"/>
                <w:b/>
                <w:color w:val="000000"/>
                <w:sz w:val="18"/>
              </w:rPr>
            </w:pPr>
          </w:p>
        </w:tc>
      </w:tr>
      <w:tr w:rsidR="004F6BC7" w14:paraId="01F443FB" w14:textId="77777777" w:rsidTr="006B4219">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0757A34F" w14:textId="77777777" w:rsidR="004F6BC7" w:rsidRPr="00050EB8" w:rsidRDefault="004F6BC7" w:rsidP="006B4219">
            <w:pPr>
              <w:keepNext/>
              <w:keepLines/>
              <w:spacing w:after="0"/>
              <w:jc w:val="center"/>
              <w:rPr>
                <w:rFonts w:ascii="Arial" w:hAnsi="Arial"/>
                <w:color w:val="000000"/>
                <w:sz w:val="18"/>
              </w:rPr>
            </w:pPr>
            <w:r w:rsidRPr="0003306B">
              <w:rPr>
                <w:rFonts w:ascii="Arial" w:hAnsi="Arial"/>
                <w:color w:val="000000"/>
                <w:sz w:val="18"/>
              </w:rPr>
              <w:t>CA_n1-n7-n67</w:t>
            </w:r>
          </w:p>
        </w:tc>
        <w:tc>
          <w:tcPr>
            <w:tcW w:w="1067" w:type="dxa"/>
            <w:tcBorders>
              <w:top w:val="single" w:sz="4" w:space="0" w:color="auto"/>
              <w:left w:val="single" w:sz="4" w:space="0" w:color="auto"/>
              <w:bottom w:val="single" w:sz="4" w:space="0" w:color="auto"/>
              <w:right w:val="single" w:sz="4" w:space="0" w:color="auto"/>
            </w:tcBorders>
            <w:vAlign w:val="center"/>
            <w:hideMark/>
          </w:tcPr>
          <w:p w14:paraId="4820C645" w14:textId="77777777" w:rsidR="004F6BC7" w:rsidRPr="00050EB8" w:rsidRDefault="004F6BC7" w:rsidP="006B4219">
            <w:pPr>
              <w:keepNext/>
              <w:keepLines/>
              <w:spacing w:after="0"/>
              <w:jc w:val="center"/>
              <w:rPr>
                <w:rFonts w:ascii="Arial" w:hAnsi="Arial"/>
                <w:color w:val="000000"/>
                <w:sz w:val="18"/>
              </w:rPr>
            </w:pPr>
            <w:r>
              <w:rPr>
                <w:rFonts w:ascii="Arial" w:hAnsi="Arial"/>
                <w:color w:val="000000"/>
                <w:sz w:val="18"/>
              </w:rPr>
              <w:t>n1</w:t>
            </w:r>
          </w:p>
        </w:tc>
        <w:tc>
          <w:tcPr>
            <w:tcW w:w="1212" w:type="dxa"/>
            <w:tcBorders>
              <w:top w:val="single" w:sz="4" w:space="0" w:color="auto"/>
              <w:left w:val="single" w:sz="4" w:space="0" w:color="auto"/>
              <w:bottom w:val="single" w:sz="4" w:space="0" w:color="auto"/>
              <w:right w:val="single" w:sz="4" w:space="0" w:color="auto"/>
            </w:tcBorders>
            <w:hideMark/>
          </w:tcPr>
          <w:p w14:paraId="2C63243A" w14:textId="77777777" w:rsidR="004F6BC7" w:rsidRPr="0003306B" w:rsidRDefault="004F6BC7" w:rsidP="006B4219">
            <w:pPr>
              <w:keepNext/>
              <w:keepLines/>
              <w:spacing w:after="0"/>
              <w:jc w:val="right"/>
              <w:rPr>
                <w:rFonts w:ascii="Arial" w:hAnsi="Arial" w:cs="Arial"/>
                <w:sz w:val="18"/>
                <w:lang w:val="en-US" w:eastAsia="zh-CN"/>
              </w:rPr>
            </w:pPr>
            <w:r>
              <w:rPr>
                <w:rFonts w:ascii="Arial" w:hAnsi="Arial" w:cs="Arial"/>
                <w:sz w:val="18"/>
                <w:lang w:val="en-US" w:eastAsia="zh-CN"/>
              </w:rPr>
              <w:t>1920 MHz</w:t>
            </w:r>
          </w:p>
        </w:tc>
        <w:tc>
          <w:tcPr>
            <w:tcW w:w="317" w:type="dxa"/>
            <w:tcBorders>
              <w:top w:val="single" w:sz="4" w:space="0" w:color="auto"/>
              <w:left w:val="single" w:sz="4" w:space="0" w:color="auto"/>
              <w:bottom w:val="single" w:sz="4" w:space="0" w:color="auto"/>
              <w:right w:val="single" w:sz="4" w:space="0" w:color="auto"/>
            </w:tcBorders>
            <w:hideMark/>
          </w:tcPr>
          <w:p w14:paraId="727192C5" w14:textId="77777777" w:rsidR="004F6BC7" w:rsidRPr="0003306B" w:rsidRDefault="004F6BC7" w:rsidP="006B4219">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0A187745" w14:textId="77777777" w:rsidR="004F6BC7" w:rsidRPr="0003306B" w:rsidRDefault="004F6BC7" w:rsidP="006B4219">
            <w:pPr>
              <w:keepNext/>
              <w:keepLines/>
              <w:spacing w:after="0"/>
              <w:rPr>
                <w:rFonts w:ascii="Arial" w:hAnsi="Arial" w:cs="Arial"/>
                <w:sz w:val="18"/>
                <w:lang w:val="en-US" w:eastAsia="zh-CN"/>
              </w:rPr>
            </w:pPr>
            <w:r>
              <w:rPr>
                <w:rFonts w:ascii="Arial" w:hAnsi="Arial" w:cs="Arial"/>
                <w:sz w:val="18"/>
                <w:lang w:val="en-US" w:eastAsia="zh-CN"/>
              </w:rPr>
              <w:t>1980 MHz</w:t>
            </w:r>
          </w:p>
        </w:tc>
        <w:tc>
          <w:tcPr>
            <w:tcW w:w="1210" w:type="dxa"/>
            <w:tcBorders>
              <w:top w:val="single" w:sz="4" w:space="0" w:color="auto"/>
              <w:left w:val="single" w:sz="4" w:space="0" w:color="auto"/>
              <w:bottom w:val="single" w:sz="4" w:space="0" w:color="auto"/>
              <w:right w:val="single" w:sz="4" w:space="0" w:color="auto"/>
            </w:tcBorders>
            <w:hideMark/>
          </w:tcPr>
          <w:p w14:paraId="67A45487" w14:textId="77777777" w:rsidR="004F6BC7" w:rsidRPr="0003306B" w:rsidRDefault="004F6BC7" w:rsidP="006B4219">
            <w:pPr>
              <w:keepNext/>
              <w:keepLines/>
              <w:spacing w:after="0"/>
              <w:jc w:val="right"/>
              <w:rPr>
                <w:rFonts w:ascii="Arial" w:hAnsi="Arial" w:cs="Arial"/>
                <w:sz w:val="18"/>
                <w:lang w:val="en-US" w:eastAsia="zh-CN"/>
              </w:rPr>
            </w:pPr>
            <w:r>
              <w:rPr>
                <w:rFonts w:ascii="Arial" w:hAnsi="Arial" w:cs="Arial"/>
                <w:sz w:val="18"/>
                <w:lang w:val="en-US"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14:paraId="264B9D4E" w14:textId="77777777" w:rsidR="004F6BC7" w:rsidRPr="0003306B" w:rsidRDefault="004F6BC7" w:rsidP="006B4219">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3DDE8025" w14:textId="77777777" w:rsidR="004F6BC7" w:rsidRPr="0003306B" w:rsidRDefault="004F6BC7" w:rsidP="006B4219">
            <w:pPr>
              <w:keepNext/>
              <w:keepLines/>
              <w:spacing w:after="0"/>
              <w:rPr>
                <w:rFonts w:ascii="Arial" w:hAnsi="Arial" w:cs="Arial"/>
                <w:sz w:val="18"/>
                <w:lang w:val="en-US" w:eastAsia="zh-CN"/>
              </w:rPr>
            </w:pPr>
            <w:r>
              <w:rPr>
                <w:rFonts w:ascii="Arial" w:hAnsi="Arial" w:cs="Arial"/>
                <w:sz w:val="18"/>
                <w:lang w:val="en-US" w:eastAsia="zh-CN"/>
              </w:rPr>
              <w:t>2170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BE6D7DF" w14:textId="77777777" w:rsidR="004F6BC7" w:rsidRPr="00050EB8" w:rsidRDefault="004F6BC7" w:rsidP="006B4219">
            <w:pPr>
              <w:keepNext/>
              <w:keepLines/>
              <w:spacing w:after="0"/>
              <w:jc w:val="center"/>
              <w:rPr>
                <w:rFonts w:ascii="Arial" w:hAnsi="Arial"/>
                <w:color w:val="000000"/>
                <w:sz w:val="18"/>
                <w:lang w:eastAsia="zh-CN"/>
              </w:rPr>
            </w:pPr>
            <w:r>
              <w:rPr>
                <w:rFonts w:ascii="Arial" w:hAnsi="Arial" w:cs="Arial"/>
                <w:sz w:val="18"/>
                <w:lang w:eastAsia="ja-JP"/>
              </w:rPr>
              <w:t>FDD</w:t>
            </w:r>
          </w:p>
        </w:tc>
      </w:tr>
      <w:tr w:rsidR="004F6BC7" w14:paraId="6D79926E" w14:textId="77777777" w:rsidTr="006B4219">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E0AFFB" w14:textId="77777777" w:rsidR="004F6BC7" w:rsidRPr="00050EB8" w:rsidRDefault="004F6BC7" w:rsidP="006B4219">
            <w:pPr>
              <w:keepNext/>
              <w:keepLines/>
              <w:spacing w:after="0"/>
              <w:jc w:val="center"/>
              <w:rPr>
                <w:rFonts w:ascii="Arial" w:hAnsi="Arial"/>
                <w:color w:val="000000"/>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50CBE1B6" w14:textId="77777777" w:rsidR="004F6BC7" w:rsidRPr="00050EB8" w:rsidRDefault="004F6BC7" w:rsidP="006B4219">
            <w:pPr>
              <w:keepNext/>
              <w:keepLines/>
              <w:spacing w:after="0"/>
              <w:jc w:val="center"/>
              <w:rPr>
                <w:rFonts w:ascii="Arial" w:hAnsi="Arial"/>
                <w:color w:val="000000"/>
                <w:sz w:val="18"/>
              </w:rPr>
            </w:pPr>
            <w:r>
              <w:rPr>
                <w:rFonts w:ascii="Arial" w:hAnsi="Arial"/>
                <w:color w:val="000000"/>
                <w:sz w:val="18"/>
              </w:rPr>
              <w:t>n7</w:t>
            </w:r>
          </w:p>
        </w:tc>
        <w:tc>
          <w:tcPr>
            <w:tcW w:w="1212" w:type="dxa"/>
            <w:tcBorders>
              <w:top w:val="single" w:sz="4" w:space="0" w:color="auto"/>
              <w:left w:val="single" w:sz="4" w:space="0" w:color="auto"/>
              <w:bottom w:val="single" w:sz="4" w:space="0" w:color="auto"/>
              <w:right w:val="single" w:sz="4" w:space="0" w:color="auto"/>
            </w:tcBorders>
            <w:vAlign w:val="center"/>
          </w:tcPr>
          <w:p w14:paraId="389EF66F" w14:textId="77777777" w:rsidR="004F6BC7" w:rsidRPr="0003306B" w:rsidRDefault="004F6BC7" w:rsidP="006B4219">
            <w:pPr>
              <w:keepNext/>
              <w:keepLines/>
              <w:spacing w:after="0"/>
              <w:jc w:val="right"/>
              <w:rPr>
                <w:rFonts w:ascii="Arial" w:hAnsi="Arial" w:cs="Arial"/>
                <w:sz w:val="18"/>
                <w:lang w:val="en-US" w:eastAsia="zh-CN"/>
              </w:rPr>
            </w:pPr>
            <w:r w:rsidRPr="0003306B">
              <w:rPr>
                <w:rFonts w:ascii="Arial" w:hAnsi="Arial" w:cs="Arial"/>
                <w:sz w:val="18"/>
                <w:lang w:val="en-US" w:eastAsia="zh-CN"/>
              </w:rPr>
              <w:t>2500 MHz</w:t>
            </w:r>
          </w:p>
        </w:tc>
        <w:tc>
          <w:tcPr>
            <w:tcW w:w="317" w:type="dxa"/>
            <w:tcBorders>
              <w:top w:val="single" w:sz="4" w:space="0" w:color="auto"/>
              <w:left w:val="single" w:sz="4" w:space="0" w:color="auto"/>
              <w:bottom w:val="single" w:sz="4" w:space="0" w:color="auto"/>
              <w:right w:val="single" w:sz="4" w:space="0" w:color="auto"/>
            </w:tcBorders>
            <w:vAlign w:val="center"/>
          </w:tcPr>
          <w:p w14:paraId="4560C8B4" w14:textId="77777777" w:rsidR="004F6BC7" w:rsidRPr="0003306B" w:rsidRDefault="004F6BC7" w:rsidP="006B4219">
            <w:pPr>
              <w:keepNext/>
              <w:keepLines/>
              <w:spacing w:after="0"/>
              <w:jc w:val="center"/>
              <w:rPr>
                <w:rFonts w:ascii="Arial" w:hAnsi="Arial" w:cs="Arial"/>
                <w:sz w:val="18"/>
                <w:lang w:val="en-US" w:eastAsia="zh-CN"/>
              </w:rPr>
            </w:pPr>
            <w:r w:rsidRPr="0003306B">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2D008D10" w14:textId="77777777" w:rsidR="004F6BC7" w:rsidRPr="0003306B" w:rsidRDefault="004F6BC7" w:rsidP="006B4219">
            <w:pPr>
              <w:keepNext/>
              <w:keepLines/>
              <w:spacing w:after="0"/>
              <w:rPr>
                <w:rFonts w:ascii="Arial" w:hAnsi="Arial" w:cs="Arial"/>
                <w:sz w:val="18"/>
                <w:lang w:val="en-US" w:eastAsia="zh-CN"/>
              </w:rPr>
            </w:pPr>
            <w:r w:rsidRPr="0003306B">
              <w:rPr>
                <w:rFonts w:ascii="Arial" w:hAnsi="Arial" w:cs="Arial"/>
                <w:sz w:val="18"/>
                <w:lang w:val="en-US" w:eastAsia="zh-CN"/>
              </w:rPr>
              <w:t>2570 MHz</w:t>
            </w:r>
          </w:p>
        </w:tc>
        <w:tc>
          <w:tcPr>
            <w:tcW w:w="1210" w:type="dxa"/>
            <w:tcBorders>
              <w:top w:val="single" w:sz="4" w:space="0" w:color="auto"/>
              <w:left w:val="single" w:sz="4" w:space="0" w:color="auto"/>
              <w:bottom w:val="single" w:sz="4" w:space="0" w:color="auto"/>
              <w:right w:val="single" w:sz="4" w:space="0" w:color="auto"/>
            </w:tcBorders>
            <w:vAlign w:val="center"/>
          </w:tcPr>
          <w:p w14:paraId="09307954" w14:textId="77777777" w:rsidR="004F6BC7" w:rsidRPr="0003306B" w:rsidRDefault="004F6BC7" w:rsidP="006B4219">
            <w:pPr>
              <w:keepNext/>
              <w:keepLines/>
              <w:spacing w:after="0"/>
              <w:jc w:val="right"/>
              <w:rPr>
                <w:rFonts w:ascii="Arial" w:hAnsi="Arial" w:cs="Arial"/>
                <w:sz w:val="18"/>
                <w:lang w:val="en-US" w:eastAsia="zh-CN"/>
              </w:rPr>
            </w:pPr>
            <w:r w:rsidRPr="0003306B">
              <w:rPr>
                <w:rFonts w:ascii="Arial" w:hAnsi="Arial" w:cs="Arial"/>
                <w:sz w:val="18"/>
                <w:lang w:val="en-US" w:eastAsia="zh-CN"/>
              </w:rPr>
              <w:t>2620 MHz</w:t>
            </w:r>
          </w:p>
        </w:tc>
        <w:tc>
          <w:tcPr>
            <w:tcW w:w="317" w:type="dxa"/>
            <w:tcBorders>
              <w:top w:val="single" w:sz="4" w:space="0" w:color="auto"/>
              <w:left w:val="single" w:sz="4" w:space="0" w:color="auto"/>
              <w:bottom w:val="single" w:sz="4" w:space="0" w:color="auto"/>
              <w:right w:val="single" w:sz="4" w:space="0" w:color="auto"/>
            </w:tcBorders>
            <w:vAlign w:val="center"/>
          </w:tcPr>
          <w:p w14:paraId="23AB4F2E" w14:textId="77777777" w:rsidR="004F6BC7" w:rsidRPr="0003306B" w:rsidRDefault="004F6BC7" w:rsidP="006B4219">
            <w:pPr>
              <w:keepNext/>
              <w:keepLines/>
              <w:spacing w:after="0"/>
              <w:jc w:val="right"/>
              <w:rPr>
                <w:rFonts w:ascii="Arial" w:hAnsi="Arial" w:cs="Arial"/>
                <w:sz w:val="18"/>
                <w:lang w:val="en-US" w:eastAsia="zh-CN"/>
              </w:rPr>
            </w:pPr>
            <w:r w:rsidRPr="0003306B">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7E094C02" w14:textId="77777777" w:rsidR="004F6BC7" w:rsidRPr="0003306B" w:rsidRDefault="004F6BC7" w:rsidP="006B4219">
            <w:pPr>
              <w:keepNext/>
              <w:keepLines/>
              <w:spacing w:after="0"/>
              <w:rPr>
                <w:rFonts w:ascii="Arial" w:hAnsi="Arial" w:cs="Arial"/>
                <w:sz w:val="18"/>
                <w:lang w:val="en-US" w:eastAsia="zh-CN"/>
              </w:rPr>
            </w:pPr>
            <w:r w:rsidRPr="0003306B">
              <w:rPr>
                <w:rFonts w:ascii="Arial" w:hAnsi="Arial" w:cs="Arial"/>
                <w:sz w:val="18"/>
                <w:lang w:val="en-US" w:eastAsia="zh-CN"/>
              </w:rPr>
              <w:t>2690 MHz</w:t>
            </w:r>
          </w:p>
        </w:tc>
        <w:tc>
          <w:tcPr>
            <w:tcW w:w="850" w:type="dxa"/>
            <w:tcBorders>
              <w:top w:val="single" w:sz="4" w:space="0" w:color="auto"/>
              <w:left w:val="single" w:sz="4" w:space="0" w:color="auto"/>
              <w:bottom w:val="single" w:sz="4" w:space="0" w:color="auto"/>
              <w:right w:val="single" w:sz="4" w:space="0" w:color="auto"/>
            </w:tcBorders>
            <w:vAlign w:val="center"/>
          </w:tcPr>
          <w:p w14:paraId="45B5E0B0" w14:textId="77777777" w:rsidR="004F6BC7" w:rsidRPr="00050EB8" w:rsidRDefault="004F6BC7" w:rsidP="006B4219">
            <w:pPr>
              <w:keepNext/>
              <w:keepLines/>
              <w:spacing w:after="0"/>
              <w:jc w:val="center"/>
              <w:rPr>
                <w:rFonts w:ascii="Arial" w:hAnsi="Arial"/>
                <w:color w:val="000000"/>
                <w:sz w:val="18"/>
                <w:lang w:eastAsia="zh-CN"/>
              </w:rPr>
            </w:pPr>
            <w:r>
              <w:rPr>
                <w:rFonts w:ascii="Arial" w:hAnsi="Arial" w:cs="Arial"/>
                <w:sz w:val="18"/>
                <w:lang w:eastAsia="ja-JP"/>
              </w:rPr>
              <w:t>FDD</w:t>
            </w:r>
          </w:p>
        </w:tc>
      </w:tr>
      <w:tr w:rsidR="004F6BC7" w14:paraId="04227CE2" w14:textId="77777777" w:rsidTr="006B4219">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F385A3" w14:textId="77777777" w:rsidR="004F6BC7" w:rsidRPr="00050EB8" w:rsidRDefault="004F6BC7" w:rsidP="006B4219">
            <w:pPr>
              <w:keepNext/>
              <w:keepLines/>
              <w:spacing w:after="0"/>
              <w:jc w:val="center"/>
              <w:rPr>
                <w:rFonts w:ascii="Arial" w:hAnsi="Arial"/>
                <w:color w:val="000000"/>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85AABD5" w14:textId="77777777" w:rsidR="004F6BC7" w:rsidRPr="00050EB8" w:rsidRDefault="004F6BC7" w:rsidP="006B4219">
            <w:pPr>
              <w:keepNext/>
              <w:keepLines/>
              <w:spacing w:after="0"/>
              <w:jc w:val="center"/>
              <w:rPr>
                <w:rFonts w:ascii="Arial" w:hAnsi="Arial"/>
                <w:color w:val="000000"/>
                <w:sz w:val="18"/>
              </w:rPr>
            </w:pPr>
            <w:r w:rsidRPr="0003306B">
              <w:rPr>
                <w:rFonts w:ascii="Arial" w:hAnsi="Arial"/>
                <w:color w:val="000000"/>
                <w:sz w:val="18"/>
              </w:rPr>
              <w:t>n67</w:t>
            </w:r>
          </w:p>
        </w:tc>
        <w:tc>
          <w:tcPr>
            <w:tcW w:w="1212" w:type="dxa"/>
            <w:tcBorders>
              <w:top w:val="single" w:sz="4" w:space="0" w:color="auto"/>
              <w:left w:val="single" w:sz="4" w:space="0" w:color="auto"/>
              <w:bottom w:val="single" w:sz="4" w:space="0" w:color="auto"/>
              <w:right w:val="single" w:sz="4" w:space="0" w:color="auto"/>
            </w:tcBorders>
            <w:vAlign w:val="center"/>
            <w:hideMark/>
          </w:tcPr>
          <w:p w14:paraId="497F00B1" w14:textId="77777777" w:rsidR="004F6BC7" w:rsidRPr="0003306B" w:rsidRDefault="004F6BC7" w:rsidP="006B4219">
            <w:pPr>
              <w:keepNext/>
              <w:keepLines/>
              <w:spacing w:after="0"/>
              <w:jc w:val="center"/>
              <w:rPr>
                <w:rFonts w:ascii="Arial" w:hAnsi="Arial" w:cs="Arial"/>
                <w:sz w:val="18"/>
                <w:lang w:val="en-US" w:eastAsia="zh-CN"/>
              </w:rPr>
            </w:pPr>
            <w:r w:rsidRPr="0003306B">
              <w:rPr>
                <w:rFonts w:ascii="Arial" w:hAnsi="Arial" w:cs="Arial"/>
                <w:sz w:val="18"/>
                <w:lang w:val="en-US" w:eastAsia="zh-CN"/>
              </w:rPr>
              <w:t>N/A</w:t>
            </w:r>
          </w:p>
        </w:tc>
        <w:tc>
          <w:tcPr>
            <w:tcW w:w="317" w:type="dxa"/>
            <w:tcBorders>
              <w:top w:val="single" w:sz="4" w:space="0" w:color="auto"/>
              <w:left w:val="single" w:sz="4" w:space="0" w:color="auto"/>
              <w:bottom w:val="single" w:sz="4" w:space="0" w:color="auto"/>
              <w:right w:val="single" w:sz="4" w:space="0" w:color="auto"/>
            </w:tcBorders>
            <w:vAlign w:val="center"/>
            <w:hideMark/>
          </w:tcPr>
          <w:p w14:paraId="284A58F3" w14:textId="77777777" w:rsidR="004F6BC7" w:rsidRPr="0003306B" w:rsidRDefault="004F6BC7" w:rsidP="006B4219">
            <w:pPr>
              <w:keepNext/>
              <w:keepLines/>
              <w:spacing w:after="0"/>
              <w:jc w:val="center"/>
              <w:rPr>
                <w:rFonts w:ascii="Arial" w:hAnsi="Arial" w:cs="Arial"/>
                <w:sz w:val="18"/>
                <w:lang w:val="en-US" w:eastAsia="zh-CN"/>
              </w:rPr>
            </w:pPr>
            <w:r w:rsidRPr="0003306B">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hideMark/>
          </w:tcPr>
          <w:p w14:paraId="4743232A" w14:textId="77777777" w:rsidR="004F6BC7" w:rsidRPr="0003306B" w:rsidRDefault="004F6BC7" w:rsidP="006B4219">
            <w:pPr>
              <w:keepNext/>
              <w:keepLines/>
              <w:spacing w:after="0"/>
              <w:jc w:val="center"/>
              <w:rPr>
                <w:rFonts w:ascii="Arial" w:hAnsi="Arial" w:cs="Arial"/>
                <w:sz w:val="18"/>
                <w:lang w:val="en-US" w:eastAsia="zh-CN"/>
              </w:rPr>
            </w:pPr>
            <w:r w:rsidRPr="0003306B">
              <w:rPr>
                <w:rFonts w:ascii="Arial" w:hAnsi="Arial" w:cs="Arial"/>
                <w:sz w:val="18"/>
                <w:lang w:val="en-US" w:eastAsia="zh-CN"/>
              </w:rPr>
              <w:t>N/A</w:t>
            </w:r>
          </w:p>
        </w:tc>
        <w:tc>
          <w:tcPr>
            <w:tcW w:w="1210" w:type="dxa"/>
            <w:tcBorders>
              <w:top w:val="single" w:sz="4" w:space="0" w:color="auto"/>
              <w:left w:val="single" w:sz="4" w:space="0" w:color="auto"/>
              <w:bottom w:val="single" w:sz="4" w:space="0" w:color="auto"/>
              <w:right w:val="single" w:sz="4" w:space="0" w:color="auto"/>
            </w:tcBorders>
            <w:vAlign w:val="center"/>
            <w:hideMark/>
          </w:tcPr>
          <w:p w14:paraId="75A8E7A2" w14:textId="77777777" w:rsidR="004F6BC7" w:rsidRPr="0003306B" w:rsidRDefault="004F6BC7" w:rsidP="006B4219">
            <w:pPr>
              <w:keepNext/>
              <w:keepLines/>
              <w:spacing w:after="0"/>
              <w:jc w:val="right"/>
              <w:rPr>
                <w:rFonts w:ascii="Arial" w:hAnsi="Arial" w:cs="Arial"/>
                <w:sz w:val="18"/>
                <w:lang w:val="en-US" w:eastAsia="zh-CN"/>
              </w:rPr>
            </w:pPr>
            <w:r w:rsidRPr="0003306B">
              <w:rPr>
                <w:rFonts w:ascii="Arial" w:hAnsi="Arial" w:cs="Arial"/>
                <w:sz w:val="18"/>
                <w:lang w:val="en-US" w:eastAsia="zh-CN"/>
              </w:rPr>
              <w:t>738 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6BCB28D6" w14:textId="77777777" w:rsidR="004F6BC7" w:rsidRPr="0003306B" w:rsidRDefault="004F6BC7" w:rsidP="006B4219">
            <w:pPr>
              <w:keepNext/>
              <w:keepLines/>
              <w:spacing w:after="0"/>
              <w:jc w:val="center"/>
              <w:rPr>
                <w:rFonts w:ascii="Arial" w:hAnsi="Arial" w:cs="Arial"/>
                <w:sz w:val="18"/>
                <w:lang w:val="en-US" w:eastAsia="zh-CN"/>
              </w:rPr>
            </w:pPr>
            <w:r w:rsidRPr="0003306B">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hideMark/>
          </w:tcPr>
          <w:p w14:paraId="6BEA84AA" w14:textId="77777777" w:rsidR="004F6BC7" w:rsidRPr="0003306B" w:rsidRDefault="004F6BC7" w:rsidP="006B4219">
            <w:pPr>
              <w:keepNext/>
              <w:keepLines/>
              <w:spacing w:after="0"/>
              <w:rPr>
                <w:rFonts w:ascii="Arial" w:hAnsi="Arial" w:cs="Arial"/>
                <w:sz w:val="18"/>
                <w:lang w:val="en-US" w:eastAsia="zh-CN"/>
              </w:rPr>
            </w:pPr>
            <w:r w:rsidRPr="0003306B">
              <w:rPr>
                <w:rFonts w:ascii="Arial" w:hAnsi="Arial" w:cs="Arial"/>
                <w:sz w:val="18"/>
                <w:lang w:val="en-US" w:eastAsia="zh-CN"/>
              </w:rPr>
              <w:t>758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EF04F64" w14:textId="77777777" w:rsidR="004F6BC7" w:rsidRPr="00050EB8" w:rsidRDefault="004F6BC7" w:rsidP="006B4219">
            <w:pPr>
              <w:keepNext/>
              <w:keepLines/>
              <w:spacing w:after="0"/>
              <w:jc w:val="center"/>
              <w:rPr>
                <w:rFonts w:ascii="Arial" w:hAnsi="Arial" w:cs="Arial"/>
                <w:color w:val="000000"/>
                <w:sz w:val="18"/>
                <w:szCs w:val="18"/>
                <w:lang w:eastAsia="zh-CN"/>
              </w:rPr>
            </w:pPr>
            <w:r>
              <w:rPr>
                <w:rFonts w:ascii="Arial" w:hAnsi="Arial" w:cs="Arial"/>
                <w:sz w:val="18"/>
                <w:lang w:eastAsia="ja-JP"/>
              </w:rPr>
              <w:t>SDL</w:t>
            </w:r>
          </w:p>
        </w:tc>
      </w:tr>
    </w:tbl>
    <w:p w14:paraId="3A1D9D81" w14:textId="77777777" w:rsidR="004F6BC7" w:rsidRDefault="004F6BC7" w:rsidP="004F6BC7">
      <w:pPr>
        <w:rPr>
          <w:lang w:eastAsia="ko-KR"/>
        </w:rPr>
      </w:pPr>
    </w:p>
    <w:p w14:paraId="1D302892" w14:textId="318ED9FE" w:rsidR="004F6BC7" w:rsidRDefault="004F6BC7" w:rsidP="004F6BC7">
      <w:pPr>
        <w:pStyle w:val="41"/>
      </w:pPr>
      <w:bookmarkStart w:id="490" w:name="_Toc136288439"/>
      <w:r>
        <w:rPr>
          <w:rFonts w:hint="eastAsia"/>
        </w:rPr>
        <w:t>5.</w:t>
      </w:r>
      <w:r>
        <w:t>46</w:t>
      </w:r>
      <w:r>
        <w:rPr>
          <w:rFonts w:hint="eastAsia"/>
        </w:rPr>
        <w:t>.</w:t>
      </w:r>
      <w:r>
        <w:t>1.2</w:t>
      </w:r>
      <w:r>
        <w:tab/>
        <w:t xml:space="preserve">Channel bandwidths per operating band for </w:t>
      </w:r>
      <w:r>
        <w:rPr>
          <w:rFonts w:hint="eastAsia"/>
        </w:rPr>
        <w:t>CA</w:t>
      </w:r>
      <w:bookmarkEnd w:id="490"/>
    </w:p>
    <w:p w14:paraId="5B91202F" w14:textId="0C3DAA05" w:rsidR="004F6BC7" w:rsidRDefault="004F6BC7" w:rsidP="004F6BC7">
      <w:pPr>
        <w:pStyle w:val="TH"/>
        <w:rPr>
          <w:rFonts w:cs="Arial"/>
        </w:rPr>
      </w:pPr>
      <w:r>
        <w:rPr>
          <w:rFonts w:cs="Arial"/>
        </w:rPr>
        <w:t>Table 5.46.1.2-1: Supported bandwidths per CA band combination of band n1+n7+n67</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4F6BC7" w14:paraId="13B6D8B5" w14:textId="77777777" w:rsidTr="006B4219">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698C9F49" w14:textId="77777777" w:rsidR="004F6BC7" w:rsidRDefault="004F6BC7" w:rsidP="006B4219">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52C7A928" w14:textId="77777777" w:rsidR="004F6BC7" w:rsidRDefault="004F6BC7" w:rsidP="006B4219">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50B1441D" w14:textId="77777777" w:rsidR="004F6BC7" w:rsidRDefault="004F6BC7" w:rsidP="006B4219">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B8EEB8B" w14:textId="77777777" w:rsidR="004F6BC7" w:rsidRDefault="004F6BC7" w:rsidP="006B4219">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74EF199F" w14:textId="77777777" w:rsidR="004F6BC7" w:rsidRDefault="004F6BC7" w:rsidP="006B4219">
            <w:pPr>
              <w:pStyle w:val="TAH"/>
              <w:overflowPunct w:val="0"/>
              <w:autoSpaceDE w:val="0"/>
              <w:autoSpaceDN w:val="0"/>
              <w:adjustRightInd w:val="0"/>
              <w:rPr>
                <w:lang w:eastAsia="zh-CN"/>
              </w:rPr>
            </w:pPr>
            <w:r>
              <w:t>Bandwidth combination set</w:t>
            </w:r>
          </w:p>
        </w:tc>
      </w:tr>
      <w:tr w:rsidR="004F6BC7" w14:paraId="4E811CBD" w14:textId="77777777" w:rsidTr="006B421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A4599D" w14:textId="77777777" w:rsidR="004F6BC7" w:rsidRDefault="004F6BC7" w:rsidP="006B4219">
            <w:pPr>
              <w:pStyle w:val="TAC"/>
              <w:overflowPunct w:val="0"/>
              <w:autoSpaceDE w:val="0"/>
              <w:autoSpaceDN w:val="0"/>
              <w:adjustRightInd w:val="0"/>
              <w:rPr>
                <w:rFonts w:eastAsia="宋体"/>
                <w:lang w:eastAsia="zh-CN"/>
              </w:rPr>
            </w:pPr>
            <w:r w:rsidRPr="000A42AE">
              <w:rPr>
                <w:lang w:eastAsia="zh-CN"/>
              </w:rPr>
              <w:t>CA_n1A-n7A-n67A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0ECF47" w14:textId="77777777" w:rsidR="004F6BC7" w:rsidRDefault="004F6BC7" w:rsidP="006B4219">
            <w:pPr>
              <w:pStyle w:val="TAC"/>
              <w:overflowPunct w:val="0"/>
              <w:autoSpaceDE w:val="0"/>
              <w:autoSpaceDN w:val="0"/>
              <w:adjustRightInd w:val="0"/>
              <w:rPr>
                <w:rFonts w:eastAsia="宋体"/>
                <w:lang w:eastAsia="zh-CN"/>
              </w:rPr>
            </w:pPr>
            <w:r w:rsidRPr="00986A44">
              <w:rPr>
                <w:lang w:eastAsia="zh-CN"/>
              </w:rPr>
              <w:t>CA_n1A-n7A</w:t>
            </w:r>
          </w:p>
        </w:tc>
        <w:tc>
          <w:tcPr>
            <w:tcW w:w="730" w:type="dxa"/>
            <w:tcBorders>
              <w:left w:val="single" w:sz="4" w:space="0" w:color="auto"/>
              <w:right w:val="single" w:sz="4" w:space="0" w:color="auto"/>
            </w:tcBorders>
            <w:vAlign w:val="center"/>
          </w:tcPr>
          <w:p w14:paraId="47329835" w14:textId="77777777" w:rsidR="004F6BC7" w:rsidRDefault="004F6BC7" w:rsidP="006B4219">
            <w:pPr>
              <w:pStyle w:val="TAC"/>
              <w:overflowPunct w:val="0"/>
              <w:autoSpaceDE w:val="0"/>
              <w:autoSpaceDN w:val="0"/>
              <w:adjustRightInd w:val="0"/>
              <w:rPr>
                <w:lang w:eastAsia="zh-CN"/>
              </w:rPr>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B05F2AE" w14:textId="77777777" w:rsidR="004F6BC7" w:rsidRDefault="004F6BC7" w:rsidP="006B4219">
            <w:pPr>
              <w:pStyle w:val="TAC"/>
            </w:pPr>
            <w:r>
              <w:t xml:space="preserve">5, </w:t>
            </w:r>
            <w:r>
              <w:rPr>
                <w:rFonts w:hint="eastAsia"/>
              </w:rPr>
              <w:t>1</w:t>
            </w:r>
            <w:r>
              <w:t>0, 15, 20, 30, 40, 45, 50</w:t>
            </w:r>
          </w:p>
        </w:tc>
        <w:tc>
          <w:tcPr>
            <w:tcW w:w="1360" w:type="dxa"/>
            <w:tcBorders>
              <w:left w:val="single" w:sz="4" w:space="0" w:color="auto"/>
              <w:bottom w:val="nil"/>
              <w:right w:val="single" w:sz="4" w:space="0" w:color="auto"/>
            </w:tcBorders>
            <w:shd w:val="clear" w:color="auto" w:fill="auto"/>
            <w:vAlign w:val="center"/>
          </w:tcPr>
          <w:p w14:paraId="2E3BFDB7" w14:textId="77777777" w:rsidR="004F6BC7" w:rsidRDefault="004F6BC7" w:rsidP="006B4219">
            <w:pPr>
              <w:pStyle w:val="TAC"/>
              <w:overflowPunct w:val="0"/>
              <w:autoSpaceDE w:val="0"/>
              <w:autoSpaceDN w:val="0"/>
              <w:adjustRightInd w:val="0"/>
              <w:rPr>
                <w:lang w:eastAsia="zh-CN"/>
              </w:rPr>
            </w:pPr>
            <w:r>
              <w:rPr>
                <w:rFonts w:hint="eastAsia"/>
                <w:lang w:eastAsia="zh-CN"/>
              </w:rPr>
              <w:t>0</w:t>
            </w:r>
          </w:p>
        </w:tc>
      </w:tr>
      <w:tr w:rsidR="004F6BC7" w14:paraId="7E6600D1" w14:textId="77777777" w:rsidTr="006B4219">
        <w:trPr>
          <w:trHeight w:val="187"/>
        </w:trPr>
        <w:tc>
          <w:tcPr>
            <w:tcW w:w="1983" w:type="dxa"/>
            <w:tcBorders>
              <w:top w:val="nil"/>
              <w:left w:val="single" w:sz="4" w:space="0" w:color="auto"/>
              <w:bottom w:val="nil"/>
              <w:right w:val="single" w:sz="4" w:space="0" w:color="auto"/>
            </w:tcBorders>
            <w:shd w:val="clear" w:color="auto" w:fill="auto"/>
            <w:vAlign w:val="center"/>
          </w:tcPr>
          <w:p w14:paraId="4A384E89" w14:textId="77777777" w:rsidR="004F6BC7" w:rsidRDefault="004F6BC7" w:rsidP="006B421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D29A95F" w14:textId="77777777" w:rsidR="004F6BC7" w:rsidRDefault="004F6BC7" w:rsidP="006B4219">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725385EA" w14:textId="77777777" w:rsidR="004F6BC7" w:rsidRDefault="004F6BC7" w:rsidP="006B4219">
            <w:pPr>
              <w:pStyle w:val="TAC"/>
              <w:overflowPunct w:val="0"/>
              <w:autoSpaceDE w:val="0"/>
              <w:autoSpaceDN w:val="0"/>
              <w:adjustRightInd w:val="0"/>
              <w:rPr>
                <w:lang w:eastAsia="zh-CN"/>
              </w:rPr>
            </w:pPr>
            <w:r>
              <w:rPr>
                <w:rFonts w:hint="eastAsia"/>
                <w:lang w:eastAsia="zh-CN"/>
              </w:rPr>
              <w:t>n</w:t>
            </w:r>
            <w:r>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9454B23" w14:textId="77777777" w:rsidR="004F6BC7" w:rsidRDefault="004F6BC7" w:rsidP="006B4219">
            <w:pPr>
              <w:pStyle w:val="TAC"/>
            </w:pPr>
            <w:r>
              <w:t xml:space="preserve">5, </w:t>
            </w:r>
            <w:r>
              <w:rPr>
                <w:rFonts w:hint="eastAsia"/>
              </w:rPr>
              <w:t>1</w:t>
            </w:r>
            <w:r>
              <w:t>0, 15, 20, 25, 30, 35, 40, 50</w:t>
            </w:r>
          </w:p>
        </w:tc>
        <w:tc>
          <w:tcPr>
            <w:tcW w:w="1360" w:type="dxa"/>
            <w:tcBorders>
              <w:top w:val="nil"/>
              <w:left w:val="single" w:sz="4" w:space="0" w:color="auto"/>
              <w:bottom w:val="nil"/>
              <w:right w:val="single" w:sz="4" w:space="0" w:color="auto"/>
            </w:tcBorders>
            <w:shd w:val="clear" w:color="auto" w:fill="auto"/>
            <w:vAlign w:val="center"/>
          </w:tcPr>
          <w:p w14:paraId="42602B32" w14:textId="77777777" w:rsidR="004F6BC7" w:rsidRDefault="004F6BC7" w:rsidP="006B4219">
            <w:pPr>
              <w:pStyle w:val="TAC"/>
              <w:overflowPunct w:val="0"/>
              <w:autoSpaceDE w:val="0"/>
              <w:autoSpaceDN w:val="0"/>
              <w:adjustRightInd w:val="0"/>
              <w:rPr>
                <w:lang w:eastAsia="zh-CN"/>
              </w:rPr>
            </w:pPr>
          </w:p>
        </w:tc>
      </w:tr>
      <w:tr w:rsidR="004F6BC7" w14:paraId="7E3D22F1" w14:textId="77777777" w:rsidTr="006B421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3A4218" w14:textId="77777777" w:rsidR="004F6BC7" w:rsidRDefault="004F6BC7" w:rsidP="006B4219">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06696A" w14:textId="77777777" w:rsidR="004F6BC7" w:rsidRDefault="004F6BC7" w:rsidP="006B4219">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4906C10D" w14:textId="77777777" w:rsidR="004F6BC7" w:rsidRDefault="004F6BC7" w:rsidP="006B4219">
            <w:pPr>
              <w:pStyle w:val="TAC"/>
              <w:overflowPunct w:val="0"/>
              <w:autoSpaceDE w:val="0"/>
              <w:autoSpaceDN w:val="0"/>
              <w:adjustRightInd w:val="0"/>
              <w:rPr>
                <w:lang w:eastAsia="zh-CN"/>
              </w:rPr>
            </w:pPr>
            <w:r>
              <w:rPr>
                <w:rFonts w:hint="eastAsia"/>
                <w:lang w:eastAsia="zh-CN"/>
              </w:rPr>
              <w:t>n</w:t>
            </w:r>
            <w:r>
              <w:rPr>
                <w:lang w:eastAsia="zh-CN"/>
              </w:rPr>
              <w:t>67</w:t>
            </w:r>
          </w:p>
        </w:tc>
        <w:tc>
          <w:tcPr>
            <w:tcW w:w="4081" w:type="dxa"/>
            <w:tcBorders>
              <w:top w:val="single" w:sz="4" w:space="0" w:color="auto"/>
              <w:left w:val="single" w:sz="4" w:space="0" w:color="auto"/>
              <w:bottom w:val="single" w:sz="4" w:space="0" w:color="auto"/>
              <w:right w:val="single" w:sz="4" w:space="0" w:color="auto"/>
            </w:tcBorders>
            <w:vAlign w:val="center"/>
          </w:tcPr>
          <w:p w14:paraId="2328FCBF" w14:textId="77777777" w:rsidR="004F6BC7" w:rsidRPr="00C85666" w:rsidRDefault="004F6BC7" w:rsidP="006B4219">
            <w:pPr>
              <w:pStyle w:val="TAC"/>
              <w:rPr>
                <w:rFonts w:eastAsia="宋体"/>
                <w:lang w:eastAsia="zh-CN" w:bidi="ar"/>
              </w:rPr>
            </w:pPr>
            <w:r>
              <w:t xml:space="preserve">5, </w:t>
            </w:r>
            <w:r w:rsidRPr="00FE1D75">
              <w:t>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74E9E0" w14:textId="77777777" w:rsidR="004F6BC7" w:rsidRDefault="004F6BC7" w:rsidP="006B4219">
            <w:pPr>
              <w:pStyle w:val="TAC"/>
              <w:overflowPunct w:val="0"/>
              <w:autoSpaceDE w:val="0"/>
              <w:autoSpaceDN w:val="0"/>
              <w:adjustRightInd w:val="0"/>
              <w:rPr>
                <w:lang w:eastAsia="zh-CN"/>
              </w:rPr>
            </w:pPr>
          </w:p>
        </w:tc>
      </w:tr>
    </w:tbl>
    <w:p w14:paraId="0A727F66" w14:textId="77777777" w:rsidR="004F6BC7" w:rsidRDefault="004F6BC7" w:rsidP="004F6BC7">
      <w:pPr>
        <w:pStyle w:val="TH"/>
        <w:sectPr w:rsidR="004F6BC7">
          <w:pgSz w:w="11906" w:h="16838"/>
          <w:pgMar w:top="567" w:right="1134" w:bottom="709" w:left="1134" w:header="720" w:footer="720" w:gutter="0"/>
          <w:cols w:space="720"/>
          <w:docGrid w:linePitch="272"/>
        </w:sectPr>
      </w:pPr>
    </w:p>
    <w:p w14:paraId="658E2BAB" w14:textId="2E46D22C" w:rsidR="004F6BC7" w:rsidRDefault="004F6BC7" w:rsidP="004F6BC7">
      <w:pPr>
        <w:pStyle w:val="41"/>
      </w:pPr>
      <w:bookmarkStart w:id="491" w:name="_Toc136288440"/>
      <w:r>
        <w:rPr>
          <w:rFonts w:hint="eastAsia"/>
        </w:rPr>
        <w:lastRenderedPageBreak/>
        <w:t>5.</w:t>
      </w:r>
      <w:r>
        <w:t>46</w:t>
      </w:r>
      <w:r>
        <w:rPr>
          <w:rFonts w:hint="eastAsia"/>
        </w:rPr>
        <w:t>.</w:t>
      </w:r>
      <w:r>
        <w:t>1</w:t>
      </w:r>
      <w:r>
        <w:rPr>
          <w:rFonts w:hint="eastAsia"/>
        </w:rPr>
        <w:t>.3</w:t>
      </w:r>
      <w:r>
        <w:tab/>
      </w:r>
      <w:r w:rsidRPr="000469EC">
        <w:t>∆T</w:t>
      </w:r>
      <w:r w:rsidRPr="000469EC">
        <w:rPr>
          <w:vertAlign w:val="subscript"/>
        </w:rPr>
        <w:t>IB</w:t>
      </w:r>
      <w:r w:rsidRPr="000469EC">
        <w:rPr>
          <w:rFonts w:hint="eastAsia"/>
          <w:vertAlign w:val="subscript"/>
        </w:rPr>
        <w:t>,c</w:t>
      </w:r>
      <w:r w:rsidRPr="000469EC">
        <w:t xml:space="preserve"> and ∆R</w:t>
      </w:r>
      <w:r w:rsidRPr="000469EC">
        <w:rPr>
          <w:vertAlign w:val="subscript"/>
        </w:rPr>
        <w:t>IB</w:t>
      </w:r>
      <w:r w:rsidRPr="000469EC">
        <w:rPr>
          <w:rFonts w:hint="eastAsia"/>
          <w:vertAlign w:val="subscript"/>
        </w:rPr>
        <w:t>,c</w:t>
      </w:r>
      <w:r w:rsidRPr="000469EC">
        <w:t xml:space="preserve"> values</w:t>
      </w:r>
      <w:bookmarkEnd w:id="491"/>
    </w:p>
    <w:p w14:paraId="1A2E2121" w14:textId="77777777" w:rsidR="004F6BC7" w:rsidRDefault="004F6BC7" w:rsidP="004F6BC7">
      <w:r>
        <w:t xml:space="preserve">For </w:t>
      </w:r>
      <w:r w:rsidRPr="00B628CD">
        <w:t>CA_n1-n7-n67</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1E7D83">
        <w:t>CA_n1-n18-n41</w:t>
      </w:r>
      <w:r>
        <w:t xml:space="preserve"> and are given in the tables below.</w:t>
      </w:r>
    </w:p>
    <w:p w14:paraId="76B9B8F1" w14:textId="340C15A7" w:rsidR="004F6BC7" w:rsidRDefault="004F6BC7" w:rsidP="004F6BC7">
      <w:pPr>
        <w:pStyle w:val="TH"/>
        <w:rPr>
          <w:rFonts w:cs="Arial"/>
        </w:rPr>
      </w:pPr>
      <w:r>
        <w:rPr>
          <w:rFonts w:cs="Arial"/>
        </w:rPr>
        <w:t xml:space="preserve">Table </w:t>
      </w:r>
      <w:r>
        <w:rPr>
          <w:rFonts w:cs="Arial" w:hint="eastAsia"/>
        </w:rPr>
        <w:t>5.</w:t>
      </w:r>
      <w:r>
        <w:rPr>
          <w:rFonts w:cs="Arial"/>
        </w:rPr>
        <w:t>46.1.3-1: ΔT</w:t>
      </w:r>
      <w:r w:rsidRPr="000469EC">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4F6BC7" w14:paraId="08431C80" w14:textId="77777777" w:rsidTr="006B4219">
        <w:trPr>
          <w:jc w:val="center"/>
        </w:trPr>
        <w:tc>
          <w:tcPr>
            <w:tcW w:w="2336" w:type="dxa"/>
            <w:vMerge w:val="restart"/>
            <w:tcBorders>
              <w:top w:val="single" w:sz="4" w:space="0" w:color="auto"/>
              <w:left w:val="single" w:sz="4" w:space="0" w:color="auto"/>
              <w:right w:val="single" w:sz="4" w:space="0" w:color="auto"/>
            </w:tcBorders>
          </w:tcPr>
          <w:p w14:paraId="4DF8DA1B" w14:textId="77777777" w:rsidR="004F6BC7" w:rsidRDefault="004F6BC7" w:rsidP="006B4219">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ED40EA8" w14:textId="77777777" w:rsidR="004F6BC7" w:rsidRDefault="004F6BC7" w:rsidP="006B4219">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4F6BC7" w14:paraId="1D5A72F2" w14:textId="77777777" w:rsidTr="006B4219">
        <w:trPr>
          <w:jc w:val="center"/>
        </w:trPr>
        <w:tc>
          <w:tcPr>
            <w:tcW w:w="2336" w:type="dxa"/>
            <w:vMerge/>
            <w:tcBorders>
              <w:left w:val="single" w:sz="4" w:space="0" w:color="auto"/>
              <w:bottom w:val="single" w:sz="4" w:space="0" w:color="auto"/>
              <w:right w:val="single" w:sz="4" w:space="0" w:color="auto"/>
            </w:tcBorders>
          </w:tcPr>
          <w:p w14:paraId="11A90955" w14:textId="77777777" w:rsidR="004F6BC7" w:rsidRDefault="004F6BC7" w:rsidP="006B4219">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CD7C983" w14:textId="77777777" w:rsidR="004F6BC7" w:rsidRDefault="004F6BC7" w:rsidP="006B4219">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4F6BC7" w14:paraId="515297AE" w14:textId="77777777" w:rsidTr="006B421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1F864EA" w14:textId="77777777" w:rsidR="004F6BC7" w:rsidRDefault="004F6BC7" w:rsidP="006B4219">
            <w:pPr>
              <w:keepNext/>
              <w:keepLines/>
              <w:spacing w:after="0"/>
              <w:jc w:val="center"/>
              <w:rPr>
                <w:rFonts w:ascii="Arial" w:eastAsia="宋体" w:hAnsi="Arial"/>
                <w:sz w:val="18"/>
                <w:lang w:val="en-US" w:eastAsia="zh-CN"/>
              </w:rPr>
            </w:pPr>
            <w:r w:rsidRPr="00720EE3">
              <w:rPr>
                <w:rFonts w:ascii="Arial" w:eastAsia="等线" w:hAnsi="Arial"/>
                <w:sz w:val="18"/>
                <w:lang w:val="sv-SE" w:eastAsia="zh-CN"/>
              </w:rPr>
              <w:t>CA_n1-n7-n67</w:t>
            </w:r>
          </w:p>
        </w:tc>
        <w:tc>
          <w:tcPr>
            <w:tcW w:w="1968" w:type="dxa"/>
            <w:tcBorders>
              <w:top w:val="single" w:sz="4" w:space="0" w:color="auto"/>
              <w:left w:val="single" w:sz="4" w:space="0" w:color="auto"/>
              <w:bottom w:val="single" w:sz="4" w:space="0" w:color="auto"/>
              <w:right w:val="single" w:sz="4" w:space="0" w:color="auto"/>
            </w:tcBorders>
            <w:vAlign w:val="center"/>
          </w:tcPr>
          <w:p w14:paraId="214424ED" w14:textId="77777777" w:rsidR="004F6BC7" w:rsidRPr="00450D9F" w:rsidRDefault="004F6BC7" w:rsidP="006B4219">
            <w:pPr>
              <w:keepNext/>
              <w:keepLines/>
              <w:spacing w:after="0"/>
              <w:jc w:val="center"/>
              <w:rPr>
                <w:rFonts w:ascii="Arial" w:eastAsia="等线" w:hAnsi="Arial"/>
                <w:color w:val="000000"/>
                <w:sz w:val="18"/>
                <w:lang w:val="en-US" w:eastAsia="zh-CN"/>
              </w:rPr>
            </w:pPr>
            <w:r w:rsidRPr="00450D9F">
              <w:rPr>
                <w:rFonts w:ascii="Arial" w:eastAsia="等线"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E494940" w14:textId="77777777" w:rsidR="004F6BC7" w:rsidRPr="00450D9F" w:rsidRDefault="004F6BC7" w:rsidP="006B4219">
            <w:pPr>
              <w:keepNext/>
              <w:keepLines/>
              <w:spacing w:after="0"/>
              <w:jc w:val="center"/>
              <w:rPr>
                <w:rFonts w:ascii="Arial" w:eastAsia="等线" w:hAnsi="Arial"/>
                <w:color w:val="000000"/>
                <w:sz w:val="18"/>
                <w:lang w:val="en-US" w:eastAsia="zh-CN"/>
              </w:rPr>
            </w:pPr>
            <w:r w:rsidRPr="00450D9F">
              <w:rPr>
                <w:rFonts w:ascii="Arial" w:eastAsia="等线" w:hAnsi="Arial" w:hint="eastAsia"/>
                <w:color w:val="000000"/>
                <w:sz w:val="18"/>
                <w:lang w:val="en-US" w:eastAsia="zh-CN"/>
              </w:rPr>
              <w:t>0</w:t>
            </w:r>
            <w:r w:rsidRPr="00450D9F">
              <w:rPr>
                <w:rFonts w:ascii="Arial" w:eastAsia="等线" w:hAnsi="Arial"/>
                <w:color w:val="000000"/>
                <w:sz w:val="18"/>
                <w:lang w:val="en-US" w:eastAsia="zh-CN"/>
              </w:rPr>
              <w:t>.</w:t>
            </w:r>
            <w:r>
              <w:rPr>
                <w:rFonts w:ascii="Arial" w:eastAsia="等线" w:hAnsi="Arial"/>
                <w:color w:val="000000"/>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C8BFC15" w14:textId="77777777" w:rsidR="004F6BC7" w:rsidRPr="00450D9F" w:rsidRDefault="004F6BC7" w:rsidP="006B4219">
            <w:pPr>
              <w:keepNext/>
              <w:keepLines/>
              <w:spacing w:after="0"/>
              <w:jc w:val="center"/>
              <w:rPr>
                <w:rFonts w:ascii="Arial" w:eastAsia="等线" w:hAnsi="Arial"/>
                <w:color w:val="000000"/>
                <w:sz w:val="18"/>
                <w:lang w:val="en-US" w:eastAsia="zh-CN"/>
              </w:rPr>
            </w:pPr>
            <w:r w:rsidRPr="00405830">
              <w:rPr>
                <w:rFonts w:ascii="Arial" w:eastAsia="等线" w:hAnsi="Arial" w:hint="eastAsia"/>
                <w:color w:val="000000"/>
                <w:sz w:val="18"/>
                <w:lang w:val="en-US" w:eastAsia="zh-CN"/>
              </w:rPr>
              <w:t>-</w:t>
            </w:r>
          </w:p>
        </w:tc>
      </w:tr>
      <w:tr w:rsidR="004F6BC7" w14:paraId="73CB99C6" w14:textId="77777777" w:rsidTr="006B4219">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6891D755" w14:textId="77777777" w:rsidR="004F6BC7" w:rsidRPr="00901DE9" w:rsidRDefault="004F6BC7" w:rsidP="006B4219">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3DFED203" w14:textId="77777777" w:rsidR="004F6BC7" w:rsidRDefault="004F6BC7" w:rsidP="006B4219">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64D73537" w14:textId="77777777" w:rsidR="004F6BC7" w:rsidRDefault="004F6BC7" w:rsidP="004F6BC7">
      <w:pPr>
        <w:rPr>
          <w:lang w:eastAsia="ko-KR"/>
        </w:rPr>
      </w:pPr>
    </w:p>
    <w:p w14:paraId="2F217B96" w14:textId="5CC0E014" w:rsidR="004F6BC7" w:rsidRDefault="004F6BC7" w:rsidP="004F6BC7">
      <w:pPr>
        <w:pStyle w:val="TH"/>
      </w:pPr>
      <w:r>
        <w:rPr>
          <w:rFonts w:cs="Arial"/>
        </w:rPr>
        <w:t>Table 5.46.1.3-2: ΔR</w:t>
      </w:r>
      <w:r w:rsidRPr="000469EC">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4F6BC7" w:rsidRPr="00F92868" w14:paraId="569F65C9" w14:textId="77777777" w:rsidTr="006B4219">
        <w:trPr>
          <w:trHeight w:val="187"/>
          <w:jc w:val="center"/>
        </w:trPr>
        <w:tc>
          <w:tcPr>
            <w:tcW w:w="1594" w:type="dxa"/>
            <w:vMerge w:val="restart"/>
          </w:tcPr>
          <w:p w14:paraId="328F05F4" w14:textId="77777777" w:rsidR="004F6BC7" w:rsidRPr="00F92868" w:rsidRDefault="004F6BC7" w:rsidP="006B4219">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33E44107" w14:textId="77777777" w:rsidR="004F6BC7" w:rsidRPr="00F92868" w:rsidRDefault="004F6BC7" w:rsidP="006B4219">
            <w:pPr>
              <w:keepNext/>
              <w:keepLines/>
              <w:spacing w:after="0"/>
              <w:jc w:val="center"/>
              <w:rPr>
                <w:rFonts w:ascii="Arial" w:eastAsia="等线" w:hAnsi="Arial"/>
                <w:b/>
                <w:sz w:val="18"/>
              </w:rPr>
            </w:pPr>
            <w:r w:rsidRPr="00901DE9">
              <w:rPr>
                <w:rFonts w:ascii="Arial" w:eastAsia="等线" w:hAnsi="Arial"/>
                <w:b/>
                <w:sz w:val="18"/>
              </w:rPr>
              <w:t>ΔR</w:t>
            </w:r>
            <w:r w:rsidRPr="00901DE9">
              <w:rPr>
                <w:rFonts w:ascii="Arial" w:eastAsia="等线" w:hAnsi="Arial"/>
                <w:b/>
                <w:sz w:val="18"/>
                <w:vertAlign w:val="subscript"/>
              </w:rPr>
              <w:t>IB,c</w:t>
            </w:r>
            <w:r w:rsidRPr="00901DE9">
              <w:rPr>
                <w:rFonts w:ascii="Arial" w:eastAsia="等线" w:hAnsi="Arial"/>
                <w:b/>
                <w:sz w:val="18"/>
              </w:rPr>
              <w:t xml:space="preserve"> for NR bands (dB)</w:t>
            </w:r>
            <w:r w:rsidRPr="00901DE9">
              <w:rPr>
                <w:rFonts w:ascii="Arial" w:eastAsia="等线" w:hAnsi="Arial"/>
                <w:b/>
                <w:sz w:val="18"/>
                <w:vertAlign w:val="superscript"/>
              </w:rPr>
              <w:t>9</w:t>
            </w:r>
          </w:p>
        </w:tc>
      </w:tr>
      <w:tr w:rsidR="004F6BC7" w:rsidRPr="00F92868" w14:paraId="70F59C6B" w14:textId="77777777" w:rsidTr="006B4219">
        <w:trPr>
          <w:trHeight w:val="187"/>
          <w:jc w:val="center"/>
        </w:trPr>
        <w:tc>
          <w:tcPr>
            <w:tcW w:w="1594" w:type="dxa"/>
            <w:vMerge/>
            <w:tcBorders>
              <w:bottom w:val="single" w:sz="4" w:space="0" w:color="auto"/>
            </w:tcBorders>
          </w:tcPr>
          <w:p w14:paraId="3C10AB5C" w14:textId="77777777" w:rsidR="004F6BC7" w:rsidRPr="00F92868" w:rsidRDefault="004F6BC7" w:rsidP="006B4219">
            <w:pPr>
              <w:keepNext/>
              <w:keepLines/>
              <w:spacing w:after="0"/>
              <w:jc w:val="center"/>
              <w:rPr>
                <w:rFonts w:ascii="Arial" w:eastAsia="等线" w:hAnsi="Arial"/>
                <w:b/>
                <w:sz w:val="18"/>
              </w:rPr>
            </w:pPr>
          </w:p>
        </w:tc>
        <w:tc>
          <w:tcPr>
            <w:tcW w:w="5845" w:type="dxa"/>
            <w:gridSpan w:val="3"/>
            <w:vAlign w:val="center"/>
          </w:tcPr>
          <w:p w14:paraId="668AAC01" w14:textId="77777777" w:rsidR="004F6BC7" w:rsidRPr="00F92868" w:rsidRDefault="004F6BC7" w:rsidP="006B4219">
            <w:pPr>
              <w:keepNext/>
              <w:keepLines/>
              <w:spacing w:after="0"/>
              <w:jc w:val="center"/>
              <w:rPr>
                <w:rFonts w:ascii="Arial" w:eastAsia="等线" w:hAnsi="Arial"/>
                <w:b/>
                <w:sz w:val="18"/>
              </w:rPr>
            </w:pPr>
            <w:r w:rsidRPr="00901DE9">
              <w:rPr>
                <w:rFonts w:ascii="Arial" w:eastAsia="等线" w:hAnsi="Arial"/>
                <w:b/>
                <w:sz w:val="18"/>
              </w:rPr>
              <w:t>Component band in order of bands in configuration</w:t>
            </w:r>
            <w:r w:rsidRPr="00901DE9">
              <w:rPr>
                <w:rFonts w:ascii="Arial" w:eastAsia="等线" w:hAnsi="Arial"/>
                <w:b/>
                <w:sz w:val="18"/>
                <w:vertAlign w:val="superscript"/>
              </w:rPr>
              <w:t>10</w:t>
            </w:r>
          </w:p>
        </w:tc>
      </w:tr>
      <w:tr w:rsidR="004F6BC7" w:rsidRPr="00F92868" w14:paraId="72F282E9" w14:textId="77777777" w:rsidTr="006B4219">
        <w:trPr>
          <w:trHeight w:val="187"/>
          <w:jc w:val="center"/>
        </w:trPr>
        <w:tc>
          <w:tcPr>
            <w:tcW w:w="1594" w:type="dxa"/>
            <w:shd w:val="clear" w:color="auto" w:fill="auto"/>
          </w:tcPr>
          <w:p w14:paraId="197EB0F4" w14:textId="77777777" w:rsidR="004F6BC7" w:rsidRPr="00F92868" w:rsidRDefault="004F6BC7" w:rsidP="006B4219">
            <w:pPr>
              <w:keepNext/>
              <w:keepLines/>
              <w:spacing w:after="0"/>
              <w:jc w:val="center"/>
              <w:rPr>
                <w:rFonts w:ascii="Arial" w:eastAsia="等线" w:hAnsi="Arial"/>
                <w:sz w:val="18"/>
              </w:rPr>
            </w:pPr>
            <w:r w:rsidRPr="00720EE3">
              <w:rPr>
                <w:rFonts w:ascii="Arial" w:eastAsia="等线" w:hAnsi="Arial"/>
                <w:sz w:val="18"/>
                <w:lang w:val="sv-SE" w:eastAsia="zh-CN"/>
              </w:rPr>
              <w:t>CA_n1-n7-n67</w:t>
            </w:r>
          </w:p>
        </w:tc>
        <w:tc>
          <w:tcPr>
            <w:tcW w:w="1948" w:type="dxa"/>
            <w:vAlign w:val="center"/>
          </w:tcPr>
          <w:p w14:paraId="2C5752B0" w14:textId="77777777" w:rsidR="004F6BC7" w:rsidRPr="00405830" w:rsidRDefault="004F6BC7" w:rsidP="006B4219">
            <w:pPr>
              <w:keepNext/>
              <w:keepLines/>
              <w:spacing w:after="0"/>
              <w:jc w:val="center"/>
              <w:rPr>
                <w:rFonts w:ascii="Arial" w:eastAsia="等线" w:hAnsi="Arial"/>
                <w:color w:val="000000"/>
                <w:sz w:val="18"/>
                <w:lang w:val="en-US" w:eastAsia="zh-CN"/>
              </w:rPr>
            </w:pPr>
            <w:r w:rsidRPr="00405830">
              <w:rPr>
                <w:rFonts w:ascii="Arial" w:eastAsia="等线" w:hAnsi="Arial"/>
                <w:color w:val="000000"/>
                <w:sz w:val="18"/>
                <w:lang w:val="en-US" w:eastAsia="zh-CN"/>
              </w:rPr>
              <w:t>-</w:t>
            </w:r>
          </w:p>
        </w:tc>
        <w:tc>
          <w:tcPr>
            <w:tcW w:w="1948" w:type="dxa"/>
            <w:vAlign w:val="center"/>
          </w:tcPr>
          <w:p w14:paraId="2D0BFFCF" w14:textId="77777777" w:rsidR="004F6BC7" w:rsidRPr="00405830" w:rsidRDefault="004F6BC7" w:rsidP="006B4219">
            <w:pPr>
              <w:keepNext/>
              <w:keepLines/>
              <w:spacing w:after="0"/>
              <w:jc w:val="center"/>
              <w:rPr>
                <w:rFonts w:ascii="Arial" w:eastAsia="等线" w:hAnsi="Arial"/>
                <w:color w:val="000000"/>
                <w:sz w:val="18"/>
                <w:lang w:val="en-US" w:eastAsia="zh-CN"/>
              </w:rPr>
            </w:pPr>
            <w:r w:rsidRPr="00405830">
              <w:rPr>
                <w:rFonts w:ascii="Arial" w:eastAsia="等线" w:hAnsi="Arial" w:hint="eastAsia"/>
                <w:color w:val="000000"/>
                <w:sz w:val="18"/>
                <w:lang w:val="en-US" w:eastAsia="zh-CN"/>
              </w:rPr>
              <w:t>-</w:t>
            </w:r>
          </w:p>
        </w:tc>
        <w:tc>
          <w:tcPr>
            <w:tcW w:w="1949" w:type="dxa"/>
            <w:vAlign w:val="center"/>
          </w:tcPr>
          <w:p w14:paraId="406161D2" w14:textId="77777777" w:rsidR="004F6BC7" w:rsidRPr="00405830" w:rsidRDefault="004F6BC7" w:rsidP="006B4219">
            <w:pPr>
              <w:keepNext/>
              <w:keepLines/>
              <w:spacing w:after="0"/>
              <w:jc w:val="center"/>
              <w:rPr>
                <w:rFonts w:ascii="Arial" w:eastAsia="等线" w:hAnsi="Arial"/>
                <w:color w:val="000000"/>
                <w:sz w:val="18"/>
                <w:lang w:val="en-US" w:eastAsia="zh-CN"/>
              </w:rPr>
            </w:pPr>
            <w:r w:rsidRPr="00405830">
              <w:rPr>
                <w:rFonts w:ascii="Arial" w:eastAsia="等线" w:hAnsi="Arial" w:hint="eastAsia"/>
                <w:color w:val="000000"/>
                <w:sz w:val="18"/>
                <w:lang w:val="en-US" w:eastAsia="zh-CN"/>
              </w:rPr>
              <w:t>-</w:t>
            </w:r>
          </w:p>
        </w:tc>
      </w:tr>
      <w:tr w:rsidR="004F6BC7" w:rsidRPr="00F92868" w14:paraId="7F5A9E10" w14:textId="77777777" w:rsidTr="006B4219">
        <w:trPr>
          <w:trHeight w:val="187"/>
          <w:jc w:val="center"/>
        </w:trPr>
        <w:tc>
          <w:tcPr>
            <w:tcW w:w="7439" w:type="dxa"/>
            <w:gridSpan w:val="4"/>
            <w:tcBorders>
              <w:bottom w:val="single" w:sz="4" w:space="0" w:color="auto"/>
            </w:tcBorders>
            <w:shd w:val="clear" w:color="auto" w:fill="auto"/>
          </w:tcPr>
          <w:p w14:paraId="5C952BBD" w14:textId="77777777" w:rsidR="004F6BC7" w:rsidRPr="00901DE9" w:rsidRDefault="004F6BC7" w:rsidP="006B4219">
            <w:pPr>
              <w:keepLines/>
              <w:spacing w:after="0"/>
              <w:ind w:left="870" w:hanging="870"/>
              <w:rPr>
                <w:rFonts w:eastAsia="等线" w:cs="Arial"/>
                <w:lang w:eastAsia="ja-JP"/>
              </w:rPr>
            </w:pPr>
            <w:r w:rsidRPr="00901DE9">
              <w:rPr>
                <w:rFonts w:ascii="Arial" w:eastAsia="等线" w:hAnsi="Arial" w:cs="Arial"/>
                <w:sz w:val="18"/>
                <w:lang w:eastAsia="ja-JP"/>
              </w:rPr>
              <w:t>NOTE 9:</w:t>
            </w:r>
            <w:r w:rsidRPr="00901DE9">
              <w:rPr>
                <w:rFonts w:ascii="Arial" w:eastAsia="等线" w:hAnsi="Arial" w:cs="Arial"/>
                <w:sz w:val="18"/>
                <w:lang w:eastAsia="ja-JP"/>
              </w:rPr>
              <w:tab/>
              <w:t xml:space="preserve"> “-” denotes ΔR</w:t>
            </w:r>
            <w:r w:rsidRPr="00901DE9">
              <w:rPr>
                <w:rFonts w:ascii="Arial" w:eastAsia="等线" w:hAnsi="Arial" w:cs="Arial"/>
                <w:sz w:val="18"/>
                <w:vertAlign w:val="subscript"/>
                <w:lang w:eastAsia="ja-JP"/>
              </w:rPr>
              <w:t>IB,c</w:t>
            </w:r>
            <w:r w:rsidRPr="00901DE9">
              <w:rPr>
                <w:rFonts w:ascii="Arial" w:eastAsia="等线" w:hAnsi="Arial" w:cs="Arial"/>
                <w:sz w:val="18"/>
                <w:lang w:eastAsia="ja-JP"/>
              </w:rPr>
              <w:t xml:space="preserve"> = 0.</w:t>
            </w:r>
          </w:p>
          <w:p w14:paraId="61BBDEAE" w14:textId="77777777" w:rsidR="004F6BC7" w:rsidRDefault="004F6BC7" w:rsidP="006B4219">
            <w:pPr>
              <w:keepLines/>
              <w:spacing w:after="0"/>
              <w:ind w:left="870" w:hanging="870"/>
              <w:rPr>
                <w:rFonts w:ascii="Arial" w:eastAsia="等线" w:hAnsi="Arial"/>
                <w:color w:val="000000"/>
                <w:sz w:val="18"/>
                <w:lang w:val="en-US" w:eastAsia="zh-CN"/>
              </w:rPr>
            </w:pPr>
            <w:r w:rsidRPr="00901DE9">
              <w:rPr>
                <w:rFonts w:ascii="Arial" w:eastAsia="等线" w:hAnsi="Arial" w:cs="Arial"/>
                <w:sz w:val="18"/>
                <w:lang w:eastAsia="ja-JP"/>
              </w:rPr>
              <w:t>NOTE 10:</w:t>
            </w:r>
            <w:r w:rsidRPr="00901DE9">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901DE9">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901DE9">
              <w:rPr>
                <w:rFonts w:ascii="Arial" w:eastAsia="等线" w:hAnsi="Arial" w:cs="Arial"/>
                <w:sz w:val="18"/>
                <w:lang w:eastAsia="ja-JP"/>
              </w:rPr>
              <w:t>.</w:t>
            </w:r>
          </w:p>
        </w:tc>
      </w:tr>
    </w:tbl>
    <w:p w14:paraId="526EB862" w14:textId="77777777" w:rsidR="004F6BC7" w:rsidRDefault="004F6BC7" w:rsidP="004F6BC7"/>
    <w:p w14:paraId="7CA46914" w14:textId="0881CC73" w:rsidR="004F6BC7" w:rsidRPr="00A20126" w:rsidRDefault="004F6BC7" w:rsidP="004F6BC7">
      <w:pPr>
        <w:pStyle w:val="31"/>
      </w:pPr>
      <w:bookmarkStart w:id="492" w:name="_Toc136288441"/>
      <w:r>
        <w:t>5.46.2</w:t>
      </w:r>
      <w:r>
        <w:tab/>
      </w:r>
      <w:r w:rsidRPr="00A20126">
        <w:t>Specific for 2 bands UL CA</w:t>
      </w:r>
      <w:bookmarkEnd w:id="492"/>
    </w:p>
    <w:p w14:paraId="4A603088" w14:textId="40C7F51F" w:rsidR="004F6BC7" w:rsidRPr="00A20126" w:rsidRDefault="004F6BC7" w:rsidP="004F6BC7">
      <w:pPr>
        <w:pStyle w:val="41"/>
      </w:pPr>
      <w:bookmarkStart w:id="493" w:name="_Toc136288442"/>
      <w:r>
        <w:rPr>
          <w:rFonts w:hint="eastAsia"/>
        </w:rPr>
        <w:t>5.</w:t>
      </w:r>
      <w:r>
        <w:t>46</w:t>
      </w:r>
      <w:r>
        <w:rPr>
          <w:rFonts w:hint="eastAsia"/>
        </w:rPr>
        <w:t>.2</w:t>
      </w:r>
      <w:r>
        <w:t>.1</w:t>
      </w:r>
      <w:r>
        <w:tab/>
      </w:r>
      <w:r>
        <w:rPr>
          <w:rFonts w:hint="eastAsia"/>
        </w:rPr>
        <w:t>UE co-existence studies</w:t>
      </w:r>
      <w:bookmarkEnd w:id="493"/>
    </w:p>
    <w:p w14:paraId="6732AC71" w14:textId="77777777" w:rsidR="004F6BC7" w:rsidRDefault="004F6BC7" w:rsidP="004F6BC7">
      <w:pPr>
        <w:pStyle w:val="Guidance"/>
        <w:rPr>
          <w:rFonts w:eastAsia="宋体"/>
          <w:i w:val="0"/>
          <w:color w:val="auto"/>
          <w:szCs w:val="22"/>
          <w:lang w:val="en-US" w:eastAsia="zh-CN"/>
        </w:rPr>
      </w:pPr>
      <w:r>
        <w:rPr>
          <w:rFonts w:eastAsia="宋体"/>
          <w:i w:val="0"/>
          <w:color w:val="auto"/>
          <w:szCs w:val="22"/>
          <w:lang w:val="en-US" w:eastAsia="zh-CN"/>
        </w:rPr>
        <w:t>UL n1-n7 gives IMD5 into DL n67.</w:t>
      </w:r>
    </w:p>
    <w:p w14:paraId="1E0E5F7E" w14:textId="3302F9CE" w:rsidR="004F6BC7" w:rsidRPr="00A20126" w:rsidRDefault="001C06F2" w:rsidP="004F6BC7">
      <w:pPr>
        <w:pStyle w:val="41"/>
      </w:pPr>
      <w:bookmarkStart w:id="494" w:name="_Toc136288443"/>
      <w:r>
        <w:rPr>
          <w:rFonts w:hint="eastAsia"/>
        </w:rPr>
        <w:t>5.46</w:t>
      </w:r>
      <w:r w:rsidR="004F6BC7">
        <w:rPr>
          <w:rFonts w:hint="eastAsia"/>
        </w:rPr>
        <w:t>.2</w:t>
      </w:r>
      <w:r w:rsidR="004F6BC7" w:rsidRPr="00A20126">
        <w:t>.2</w:t>
      </w:r>
      <w:r w:rsidR="004F6BC7" w:rsidRPr="00A20126">
        <w:tab/>
        <w:t>REFSENS requirements</w:t>
      </w:r>
      <w:bookmarkEnd w:id="494"/>
    </w:p>
    <w:p w14:paraId="28722297" w14:textId="77777777" w:rsidR="004F6BC7" w:rsidRDefault="004F6BC7" w:rsidP="004F6BC7">
      <w:r>
        <w:t xml:space="preserve">Based on the co-existence studies there is a need to define MSD values. MSD value from </w:t>
      </w:r>
      <w:r w:rsidRPr="00351B03">
        <w:t>CA_n1-n18-n41</w:t>
      </w:r>
      <w:r>
        <w:t xml:space="preserve"> is reused.</w:t>
      </w:r>
    </w:p>
    <w:p w14:paraId="3DA5CF13" w14:textId="58EAB16A" w:rsidR="004F6BC7" w:rsidRDefault="004F6BC7" w:rsidP="004F6BC7">
      <w:pPr>
        <w:pStyle w:val="TH"/>
        <w:rPr>
          <w:rFonts w:cs="Arial"/>
        </w:rPr>
      </w:pPr>
      <w:r>
        <w:rPr>
          <w:rFonts w:cs="Arial"/>
        </w:rPr>
        <w:t>Table 5.46.2</w:t>
      </w:r>
      <w:r w:rsidRPr="00A20126">
        <w:rPr>
          <w:rFonts w:cs="Arial"/>
        </w:rPr>
        <w:t>.</w:t>
      </w:r>
      <w:r>
        <w:rPr>
          <w:rFonts w:cs="Arial"/>
        </w:rPr>
        <w:t xml:space="preserve">2-1: </w:t>
      </w:r>
      <w:r w:rsidRPr="00A20126">
        <w:rPr>
          <w:rFonts w:cs="Arial"/>
        </w:rPr>
        <w:t xml:space="preserve">3DL/2UL </w:t>
      </w:r>
      <w:r>
        <w:rPr>
          <w:rFonts w:cs="Arial"/>
        </w:rPr>
        <w:t>inter-band</w:t>
      </w:r>
      <w:r w:rsidRPr="00A20126">
        <w:rPr>
          <w:rFonts w:cs="Arial"/>
        </w:rPr>
        <w:t xml:space="preserve"> 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4F6BC7" w14:paraId="47EFF3DE" w14:textId="77777777" w:rsidTr="006B4219">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D05EC0A" w14:textId="77777777" w:rsidR="004F6BC7" w:rsidRDefault="004F6BC7" w:rsidP="006B4219">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73CF0D6" w14:textId="77777777" w:rsidR="004F6BC7" w:rsidRDefault="004F6BC7" w:rsidP="006B4219">
            <w:pPr>
              <w:pStyle w:val="TAH"/>
            </w:pPr>
            <w:r>
              <w:t>Source of IMD</w:t>
            </w:r>
          </w:p>
        </w:tc>
      </w:tr>
      <w:tr w:rsidR="004F6BC7" w14:paraId="06C314FA" w14:textId="77777777" w:rsidTr="006B4219">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5B6B7958" w14:textId="77777777" w:rsidR="004F6BC7" w:rsidRDefault="004F6BC7" w:rsidP="006B4219">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451AFBD0" w14:textId="77777777" w:rsidR="004F6BC7" w:rsidRDefault="004F6BC7" w:rsidP="006B4219">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373B220C" w14:textId="77777777" w:rsidR="004F6BC7" w:rsidRDefault="004F6BC7" w:rsidP="006B4219">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7295E4C6" w14:textId="77777777" w:rsidR="004F6BC7" w:rsidRDefault="004F6BC7" w:rsidP="006B4219">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7B766587" w14:textId="77777777" w:rsidR="004F6BC7" w:rsidRDefault="004F6BC7" w:rsidP="006B4219">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0821F7F0" w14:textId="77777777" w:rsidR="004F6BC7" w:rsidRDefault="004F6BC7" w:rsidP="006B4219">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1A316A76" w14:textId="77777777" w:rsidR="004F6BC7" w:rsidRDefault="004F6BC7" w:rsidP="006B4219">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74CDF426" w14:textId="77777777" w:rsidR="004F6BC7" w:rsidRDefault="004F6BC7" w:rsidP="006B4219">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1C1C5A5B" w14:textId="77777777" w:rsidR="004F6BC7" w:rsidRDefault="004F6BC7" w:rsidP="006B4219">
            <w:pPr>
              <w:pStyle w:val="TAH"/>
            </w:pPr>
          </w:p>
        </w:tc>
      </w:tr>
      <w:tr w:rsidR="004F6BC7" w14:paraId="77C5CFF3" w14:textId="77777777" w:rsidTr="006B421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5086BFA" w14:textId="77777777" w:rsidR="004F6BC7" w:rsidRDefault="004F6BC7" w:rsidP="006B4219">
            <w:pPr>
              <w:pStyle w:val="TAC"/>
              <w:rPr>
                <w:lang w:val="en-US" w:eastAsia="zh-CN"/>
              </w:rPr>
            </w:pPr>
            <w:r w:rsidRPr="00720EE3">
              <w:rPr>
                <w:rFonts w:eastAsia="等线"/>
                <w:lang w:val="sv-SE" w:eastAsia="zh-CN"/>
              </w:rPr>
              <w:t>CA_n1-n7-n67</w:t>
            </w:r>
          </w:p>
        </w:tc>
        <w:tc>
          <w:tcPr>
            <w:tcW w:w="1146" w:type="dxa"/>
            <w:tcBorders>
              <w:top w:val="single" w:sz="4" w:space="0" w:color="auto"/>
              <w:left w:val="single" w:sz="4" w:space="0" w:color="auto"/>
              <w:right w:val="single" w:sz="4" w:space="0" w:color="auto"/>
            </w:tcBorders>
            <w:vAlign w:val="center"/>
          </w:tcPr>
          <w:p w14:paraId="2F230F4B" w14:textId="77777777" w:rsidR="004F6BC7" w:rsidRDefault="004F6BC7" w:rsidP="006B4219">
            <w:pPr>
              <w:pStyle w:val="TAC"/>
              <w:rPr>
                <w:lang w:val="en-US" w:eastAsia="ko-KR"/>
              </w:rPr>
            </w:pPr>
            <w:r>
              <w:rPr>
                <w:rFonts w:hint="eastAsia"/>
                <w:lang w:val="en-US" w:eastAsia="zh-CN"/>
              </w:rPr>
              <w:t>n</w:t>
            </w:r>
            <w:r>
              <w:rPr>
                <w:lang w:val="en-US" w:eastAsia="zh-CN"/>
              </w:rPr>
              <w:t>1</w:t>
            </w:r>
          </w:p>
        </w:tc>
        <w:tc>
          <w:tcPr>
            <w:tcW w:w="960" w:type="dxa"/>
            <w:tcBorders>
              <w:top w:val="single" w:sz="4" w:space="0" w:color="auto"/>
              <w:left w:val="single" w:sz="4" w:space="0" w:color="auto"/>
              <w:right w:val="single" w:sz="4" w:space="0" w:color="auto"/>
            </w:tcBorders>
          </w:tcPr>
          <w:p w14:paraId="6F0E6FEF" w14:textId="77777777" w:rsidR="004F6BC7" w:rsidRDefault="004F6BC7" w:rsidP="006B4219">
            <w:pPr>
              <w:pStyle w:val="TAC"/>
              <w:rPr>
                <w:lang w:val="en-US" w:eastAsia="ko-KR"/>
              </w:rPr>
            </w:pPr>
            <w:r>
              <w:rPr>
                <w:rFonts w:cs="Arial" w:hint="eastAsia"/>
                <w:szCs w:val="18"/>
                <w:lang w:eastAsia="ja-JP"/>
              </w:rPr>
              <w:t>19</w:t>
            </w:r>
            <w:r>
              <w:rPr>
                <w:rFonts w:cs="Arial"/>
                <w:szCs w:val="18"/>
                <w:lang w:eastAsia="ja-JP"/>
              </w:rPr>
              <w:t>48</w:t>
            </w:r>
          </w:p>
        </w:tc>
        <w:tc>
          <w:tcPr>
            <w:tcW w:w="964" w:type="dxa"/>
            <w:tcBorders>
              <w:top w:val="single" w:sz="4" w:space="0" w:color="auto"/>
              <w:left w:val="single" w:sz="4" w:space="0" w:color="auto"/>
              <w:right w:val="single" w:sz="4" w:space="0" w:color="auto"/>
            </w:tcBorders>
          </w:tcPr>
          <w:p w14:paraId="17E90CCD" w14:textId="77777777" w:rsidR="004F6BC7" w:rsidRDefault="004F6BC7" w:rsidP="006B4219">
            <w:pPr>
              <w:pStyle w:val="TAC"/>
              <w:rPr>
                <w:lang w:val="en-US" w:eastAsia="ko-KR"/>
              </w:rPr>
            </w:pPr>
            <w:r>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629CDA61" w14:textId="77777777" w:rsidR="004F6BC7" w:rsidRDefault="004F6BC7" w:rsidP="006B4219">
            <w:pPr>
              <w:pStyle w:val="TAC"/>
              <w:rPr>
                <w:lang w:val="en-US" w:eastAsia="ko-KR"/>
              </w:rPr>
            </w:pPr>
            <w:r>
              <w:rPr>
                <w:rFonts w:cs="Arial" w:hint="eastAsia"/>
                <w:szCs w:val="18"/>
                <w:lang w:eastAsia="ja-JP"/>
              </w:rPr>
              <w:t>25</w:t>
            </w:r>
          </w:p>
        </w:tc>
        <w:tc>
          <w:tcPr>
            <w:tcW w:w="960" w:type="dxa"/>
            <w:tcBorders>
              <w:top w:val="single" w:sz="4" w:space="0" w:color="auto"/>
              <w:left w:val="single" w:sz="4" w:space="0" w:color="auto"/>
              <w:right w:val="single" w:sz="4" w:space="0" w:color="auto"/>
            </w:tcBorders>
          </w:tcPr>
          <w:p w14:paraId="3672A723" w14:textId="77777777" w:rsidR="004F6BC7" w:rsidRDefault="004F6BC7" w:rsidP="006B4219">
            <w:pPr>
              <w:pStyle w:val="TAC"/>
              <w:rPr>
                <w:lang w:val="en-US" w:eastAsia="ko-KR"/>
              </w:rPr>
            </w:pPr>
            <w:r>
              <w:rPr>
                <w:lang w:val="en-US" w:eastAsia="ko-KR"/>
              </w:rPr>
              <w:t>2138</w:t>
            </w:r>
          </w:p>
        </w:tc>
        <w:tc>
          <w:tcPr>
            <w:tcW w:w="977" w:type="dxa"/>
            <w:tcBorders>
              <w:top w:val="single" w:sz="4" w:space="0" w:color="auto"/>
              <w:left w:val="single" w:sz="4" w:space="0" w:color="auto"/>
              <w:bottom w:val="single" w:sz="4" w:space="0" w:color="auto"/>
              <w:right w:val="single" w:sz="4" w:space="0" w:color="auto"/>
            </w:tcBorders>
          </w:tcPr>
          <w:p w14:paraId="6782B2C5" w14:textId="77777777" w:rsidR="004F6BC7" w:rsidRDefault="004F6BC7" w:rsidP="006B4219">
            <w:pPr>
              <w:pStyle w:val="TAC"/>
            </w:pPr>
            <w:r>
              <w:rPr>
                <w:rFonts w:cs="Arial" w:hint="eastAsia"/>
                <w:szCs w:val="18"/>
                <w:lang w:eastAsia="ja-JP"/>
              </w:rPr>
              <w:t>N</w:t>
            </w:r>
            <w:r>
              <w:rPr>
                <w:rFonts w:cs="Arial"/>
                <w:szCs w:val="18"/>
                <w:lang w:eastAsia="ja-JP"/>
              </w:rPr>
              <w:t>/A</w:t>
            </w:r>
          </w:p>
        </w:tc>
        <w:tc>
          <w:tcPr>
            <w:tcW w:w="828" w:type="dxa"/>
            <w:tcBorders>
              <w:top w:val="single" w:sz="4" w:space="0" w:color="auto"/>
              <w:left w:val="single" w:sz="4" w:space="0" w:color="auto"/>
              <w:right w:val="single" w:sz="4" w:space="0" w:color="auto"/>
            </w:tcBorders>
            <w:vAlign w:val="center"/>
          </w:tcPr>
          <w:p w14:paraId="1C110D3B" w14:textId="77777777" w:rsidR="004F6BC7" w:rsidRDefault="004F6BC7" w:rsidP="006B4219">
            <w:pPr>
              <w:pStyle w:val="TAC"/>
              <w:rPr>
                <w:lang w:eastAsia="zh-CN"/>
              </w:rPr>
            </w:pPr>
            <w:r>
              <w:rPr>
                <w:rFonts w:cs="Arial" w:hint="eastAsia"/>
                <w:szCs w:val="18"/>
                <w:lang w:eastAsia="ja-JP"/>
              </w:rPr>
              <w:t>F</w:t>
            </w:r>
            <w:r>
              <w:rPr>
                <w:rFonts w:cs="Arial"/>
                <w:szCs w:val="18"/>
                <w:lang w:eastAsia="ja-JP"/>
              </w:rPr>
              <w:t>DD</w:t>
            </w:r>
          </w:p>
        </w:tc>
        <w:tc>
          <w:tcPr>
            <w:tcW w:w="1057" w:type="dxa"/>
            <w:tcBorders>
              <w:top w:val="single" w:sz="4" w:space="0" w:color="auto"/>
              <w:left w:val="single" w:sz="4" w:space="0" w:color="auto"/>
              <w:right w:val="single" w:sz="4" w:space="0" w:color="auto"/>
            </w:tcBorders>
          </w:tcPr>
          <w:p w14:paraId="553545DB" w14:textId="77777777" w:rsidR="004F6BC7" w:rsidRDefault="004F6BC7" w:rsidP="006B4219">
            <w:pPr>
              <w:pStyle w:val="TAC"/>
            </w:pPr>
            <w:r>
              <w:rPr>
                <w:rFonts w:cs="Arial" w:hint="eastAsia"/>
                <w:szCs w:val="18"/>
                <w:lang w:eastAsia="ja-JP"/>
              </w:rPr>
              <w:t>N</w:t>
            </w:r>
            <w:r>
              <w:rPr>
                <w:rFonts w:cs="Arial"/>
                <w:szCs w:val="18"/>
                <w:lang w:eastAsia="ja-JP"/>
              </w:rPr>
              <w:t>/A</w:t>
            </w:r>
          </w:p>
        </w:tc>
      </w:tr>
      <w:tr w:rsidR="004F6BC7" w14:paraId="56898B84" w14:textId="77777777" w:rsidTr="006B42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AC7A4F8" w14:textId="77777777" w:rsidR="004F6BC7" w:rsidRDefault="004F6BC7" w:rsidP="006B421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810BC7F" w14:textId="77777777" w:rsidR="004F6BC7" w:rsidRDefault="004F6BC7" w:rsidP="006B4219">
            <w:pPr>
              <w:pStyle w:val="TAC"/>
              <w:rPr>
                <w:lang w:val="en-US" w:eastAsia="ko-KR"/>
              </w:rPr>
            </w:pPr>
            <w:r>
              <w:rPr>
                <w:rFonts w:hint="eastAsia"/>
                <w:lang w:val="en-US" w:eastAsia="zh-CN"/>
              </w:rPr>
              <w:t>n</w:t>
            </w:r>
            <w:r>
              <w:rPr>
                <w:lang w:val="en-US" w:eastAsia="zh-CN"/>
              </w:rPr>
              <w:t>7</w:t>
            </w:r>
          </w:p>
        </w:tc>
        <w:tc>
          <w:tcPr>
            <w:tcW w:w="960" w:type="dxa"/>
            <w:tcBorders>
              <w:top w:val="single" w:sz="4" w:space="0" w:color="auto"/>
              <w:left w:val="single" w:sz="4" w:space="0" w:color="auto"/>
              <w:right w:val="single" w:sz="4" w:space="0" w:color="auto"/>
            </w:tcBorders>
          </w:tcPr>
          <w:p w14:paraId="151C3E77" w14:textId="77777777" w:rsidR="004F6BC7" w:rsidRDefault="004F6BC7" w:rsidP="006B4219">
            <w:pPr>
              <w:pStyle w:val="TAC"/>
              <w:rPr>
                <w:lang w:val="en-US" w:eastAsia="ko-KR"/>
              </w:rPr>
            </w:pPr>
            <w:r>
              <w:rPr>
                <w:lang w:val="en-US" w:eastAsia="ko-KR"/>
              </w:rPr>
              <w:t>2548</w:t>
            </w:r>
          </w:p>
        </w:tc>
        <w:tc>
          <w:tcPr>
            <w:tcW w:w="964" w:type="dxa"/>
            <w:tcBorders>
              <w:top w:val="single" w:sz="4" w:space="0" w:color="auto"/>
              <w:left w:val="single" w:sz="4" w:space="0" w:color="auto"/>
              <w:right w:val="single" w:sz="4" w:space="0" w:color="auto"/>
            </w:tcBorders>
          </w:tcPr>
          <w:p w14:paraId="7795050A" w14:textId="77777777" w:rsidR="004F6BC7" w:rsidRDefault="004F6BC7" w:rsidP="006B4219">
            <w:pPr>
              <w:pStyle w:val="TAC"/>
              <w:rPr>
                <w:lang w:val="en-US" w:eastAsia="ko-KR"/>
              </w:rPr>
            </w:pPr>
            <w:r>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2AEF381C" w14:textId="77777777" w:rsidR="004F6BC7" w:rsidRDefault="004F6BC7" w:rsidP="006B4219">
            <w:pPr>
              <w:pStyle w:val="TAC"/>
              <w:rPr>
                <w:lang w:val="en-US" w:eastAsia="ko-KR"/>
              </w:rPr>
            </w:pPr>
            <w:r>
              <w:rPr>
                <w:rFonts w:cs="Arial" w:hint="eastAsia"/>
                <w:szCs w:val="18"/>
                <w:lang w:eastAsia="ja-JP"/>
              </w:rPr>
              <w:t>25</w:t>
            </w:r>
          </w:p>
        </w:tc>
        <w:tc>
          <w:tcPr>
            <w:tcW w:w="960" w:type="dxa"/>
            <w:tcBorders>
              <w:top w:val="single" w:sz="4" w:space="0" w:color="auto"/>
              <w:left w:val="single" w:sz="4" w:space="0" w:color="auto"/>
              <w:right w:val="single" w:sz="4" w:space="0" w:color="auto"/>
            </w:tcBorders>
          </w:tcPr>
          <w:p w14:paraId="36485E2B" w14:textId="77777777" w:rsidR="004F6BC7" w:rsidRDefault="004F6BC7" w:rsidP="006B4219">
            <w:pPr>
              <w:pStyle w:val="TAC"/>
              <w:rPr>
                <w:lang w:val="en-US" w:eastAsia="ko-KR"/>
              </w:rPr>
            </w:pPr>
            <w:r>
              <w:rPr>
                <w:lang w:val="en-US" w:eastAsia="ko-KR"/>
              </w:rPr>
              <w:t>2668</w:t>
            </w:r>
          </w:p>
        </w:tc>
        <w:tc>
          <w:tcPr>
            <w:tcW w:w="977" w:type="dxa"/>
            <w:tcBorders>
              <w:top w:val="single" w:sz="4" w:space="0" w:color="auto"/>
              <w:left w:val="single" w:sz="4" w:space="0" w:color="auto"/>
              <w:bottom w:val="single" w:sz="4" w:space="0" w:color="auto"/>
              <w:right w:val="single" w:sz="4" w:space="0" w:color="auto"/>
            </w:tcBorders>
          </w:tcPr>
          <w:p w14:paraId="115162DA" w14:textId="77777777" w:rsidR="004F6BC7" w:rsidRDefault="004F6BC7" w:rsidP="006B4219">
            <w:pPr>
              <w:pStyle w:val="TAC"/>
            </w:pPr>
            <w:r>
              <w:rPr>
                <w:rFonts w:cs="Arial" w:hint="eastAsia"/>
                <w:szCs w:val="18"/>
                <w:lang w:eastAsia="ja-JP"/>
              </w:rPr>
              <w:t>N</w:t>
            </w:r>
            <w:r>
              <w:rPr>
                <w:rFonts w:cs="Arial"/>
                <w:szCs w:val="18"/>
                <w:lang w:eastAsia="ja-JP"/>
              </w:rPr>
              <w:t>/A</w:t>
            </w:r>
          </w:p>
        </w:tc>
        <w:tc>
          <w:tcPr>
            <w:tcW w:w="828" w:type="dxa"/>
            <w:tcBorders>
              <w:top w:val="single" w:sz="4" w:space="0" w:color="auto"/>
              <w:left w:val="single" w:sz="4" w:space="0" w:color="auto"/>
              <w:right w:val="single" w:sz="4" w:space="0" w:color="auto"/>
            </w:tcBorders>
            <w:vAlign w:val="center"/>
          </w:tcPr>
          <w:p w14:paraId="7A4A06C1" w14:textId="77777777" w:rsidR="004F6BC7" w:rsidRDefault="004F6BC7" w:rsidP="006B4219">
            <w:pPr>
              <w:pStyle w:val="TAC"/>
              <w:rPr>
                <w:lang w:eastAsia="zh-CN"/>
              </w:rPr>
            </w:pPr>
            <w:r>
              <w:rPr>
                <w:rFonts w:cs="Arial"/>
                <w:szCs w:val="18"/>
                <w:lang w:eastAsia="ja-JP"/>
              </w:rPr>
              <w:t>FDD</w:t>
            </w:r>
          </w:p>
        </w:tc>
        <w:tc>
          <w:tcPr>
            <w:tcW w:w="1057" w:type="dxa"/>
            <w:tcBorders>
              <w:top w:val="single" w:sz="4" w:space="0" w:color="auto"/>
              <w:left w:val="single" w:sz="4" w:space="0" w:color="auto"/>
              <w:right w:val="single" w:sz="4" w:space="0" w:color="auto"/>
            </w:tcBorders>
          </w:tcPr>
          <w:p w14:paraId="04F217D9" w14:textId="77777777" w:rsidR="004F6BC7" w:rsidRDefault="004F6BC7" w:rsidP="006B4219">
            <w:pPr>
              <w:pStyle w:val="TAC"/>
            </w:pPr>
            <w:r>
              <w:rPr>
                <w:rFonts w:cs="Arial" w:hint="eastAsia"/>
                <w:szCs w:val="18"/>
                <w:lang w:eastAsia="ja-JP"/>
              </w:rPr>
              <w:t>N</w:t>
            </w:r>
            <w:r>
              <w:rPr>
                <w:rFonts w:cs="Arial"/>
                <w:szCs w:val="18"/>
                <w:lang w:eastAsia="ja-JP"/>
              </w:rPr>
              <w:t>/A</w:t>
            </w:r>
          </w:p>
        </w:tc>
      </w:tr>
      <w:tr w:rsidR="004F6BC7" w14:paraId="3B14F7AE" w14:textId="77777777" w:rsidTr="006B421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5BA1CD1" w14:textId="77777777" w:rsidR="004F6BC7" w:rsidRDefault="004F6BC7" w:rsidP="006B421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FF08445" w14:textId="77777777" w:rsidR="004F6BC7" w:rsidRDefault="004F6BC7" w:rsidP="006B4219">
            <w:pPr>
              <w:pStyle w:val="TAC"/>
              <w:rPr>
                <w:lang w:val="en-US" w:eastAsia="ko-KR"/>
              </w:rPr>
            </w:pPr>
            <w:r>
              <w:rPr>
                <w:rFonts w:hint="eastAsia"/>
                <w:lang w:val="en-US" w:eastAsia="zh-CN"/>
              </w:rPr>
              <w:t>n</w:t>
            </w:r>
            <w:r>
              <w:rPr>
                <w:lang w:val="en-US" w:eastAsia="zh-CN"/>
              </w:rPr>
              <w:t>67</w:t>
            </w:r>
          </w:p>
        </w:tc>
        <w:tc>
          <w:tcPr>
            <w:tcW w:w="960" w:type="dxa"/>
            <w:tcBorders>
              <w:top w:val="single" w:sz="4" w:space="0" w:color="auto"/>
              <w:left w:val="single" w:sz="4" w:space="0" w:color="auto"/>
              <w:right w:val="single" w:sz="4" w:space="0" w:color="auto"/>
            </w:tcBorders>
          </w:tcPr>
          <w:p w14:paraId="490F3F21" w14:textId="77777777" w:rsidR="004F6BC7" w:rsidRDefault="004F6BC7" w:rsidP="006B4219">
            <w:pPr>
              <w:pStyle w:val="TAC"/>
              <w:rPr>
                <w:lang w:val="en-US" w:eastAsia="ko-KR"/>
              </w:rPr>
            </w:pPr>
            <w:r>
              <w:rPr>
                <w:lang w:val="en-US" w:eastAsia="ko-KR"/>
              </w:rPr>
              <w:t>N/A</w:t>
            </w:r>
          </w:p>
        </w:tc>
        <w:tc>
          <w:tcPr>
            <w:tcW w:w="964" w:type="dxa"/>
            <w:tcBorders>
              <w:top w:val="single" w:sz="4" w:space="0" w:color="auto"/>
              <w:left w:val="single" w:sz="4" w:space="0" w:color="auto"/>
              <w:right w:val="single" w:sz="4" w:space="0" w:color="auto"/>
            </w:tcBorders>
          </w:tcPr>
          <w:p w14:paraId="68F5BCC3" w14:textId="77777777" w:rsidR="004F6BC7" w:rsidRDefault="004F6BC7" w:rsidP="006B4219">
            <w:pPr>
              <w:pStyle w:val="TAC"/>
              <w:rPr>
                <w:lang w:val="en-US" w:eastAsia="ko-KR"/>
              </w:rPr>
            </w:pPr>
            <w:r>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365774A2" w14:textId="77777777" w:rsidR="004F6BC7" w:rsidRDefault="004F6BC7" w:rsidP="006B4219">
            <w:pPr>
              <w:pStyle w:val="TAC"/>
              <w:rPr>
                <w:lang w:val="en-US" w:eastAsia="ko-KR"/>
              </w:rPr>
            </w:pPr>
            <w:r>
              <w:rPr>
                <w:rFonts w:cs="Arial" w:hint="eastAsia"/>
                <w:szCs w:val="18"/>
                <w:lang w:eastAsia="ja-JP"/>
              </w:rPr>
              <w:t>25</w:t>
            </w:r>
          </w:p>
        </w:tc>
        <w:tc>
          <w:tcPr>
            <w:tcW w:w="960" w:type="dxa"/>
            <w:tcBorders>
              <w:top w:val="single" w:sz="4" w:space="0" w:color="auto"/>
              <w:left w:val="single" w:sz="4" w:space="0" w:color="auto"/>
              <w:right w:val="single" w:sz="4" w:space="0" w:color="auto"/>
            </w:tcBorders>
          </w:tcPr>
          <w:p w14:paraId="542244FD" w14:textId="77777777" w:rsidR="004F6BC7" w:rsidRDefault="004F6BC7" w:rsidP="006B4219">
            <w:pPr>
              <w:pStyle w:val="TAC"/>
              <w:rPr>
                <w:lang w:val="en-US" w:eastAsia="ko-KR"/>
              </w:rPr>
            </w:pPr>
            <w:r>
              <w:rPr>
                <w:lang w:val="en-US" w:eastAsia="ko-KR"/>
              </w:rPr>
              <w:t>748</w:t>
            </w:r>
          </w:p>
        </w:tc>
        <w:tc>
          <w:tcPr>
            <w:tcW w:w="977" w:type="dxa"/>
            <w:tcBorders>
              <w:top w:val="single" w:sz="4" w:space="0" w:color="auto"/>
              <w:left w:val="single" w:sz="4" w:space="0" w:color="auto"/>
              <w:bottom w:val="single" w:sz="4" w:space="0" w:color="auto"/>
              <w:right w:val="single" w:sz="4" w:space="0" w:color="auto"/>
            </w:tcBorders>
          </w:tcPr>
          <w:p w14:paraId="41BD8B75" w14:textId="77777777" w:rsidR="004F6BC7" w:rsidRDefault="004F6BC7" w:rsidP="006B4219">
            <w:pPr>
              <w:pStyle w:val="TAC"/>
            </w:pPr>
            <w:r>
              <w:rPr>
                <w:rFonts w:cs="Arial"/>
                <w:szCs w:val="18"/>
                <w:lang w:eastAsia="ja-JP"/>
              </w:rPr>
              <w:t>3.3</w:t>
            </w:r>
          </w:p>
        </w:tc>
        <w:tc>
          <w:tcPr>
            <w:tcW w:w="828" w:type="dxa"/>
            <w:tcBorders>
              <w:top w:val="single" w:sz="4" w:space="0" w:color="auto"/>
              <w:left w:val="single" w:sz="4" w:space="0" w:color="auto"/>
              <w:right w:val="single" w:sz="4" w:space="0" w:color="auto"/>
            </w:tcBorders>
            <w:vAlign w:val="center"/>
          </w:tcPr>
          <w:p w14:paraId="1F9BD069" w14:textId="77777777" w:rsidR="004F6BC7" w:rsidRDefault="004F6BC7" w:rsidP="006B4219">
            <w:pPr>
              <w:pStyle w:val="TAC"/>
              <w:rPr>
                <w:lang w:eastAsia="zh-CN"/>
              </w:rPr>
            </w:pPr>
            <w:r>
              <w:rPr>
                <w:rFonts w:cs="Arial"/>
                <w:szCs w:val="18"/>
                <w:lang w:eastAsia="ja-JP"/>
              </w:rPr>
              <w:t>SDL</w:t>
            </w:r>
          </w:p>
        </w:tc>
        <w:tc>
          <w:tcPr>
            <w:tcW w:w="1057" w:type="dxa"/>
            <w:tcBorders>
              <w:top w:val="single" w:sz="4" w:space="0" w:color="auto"/>
              <w:left w:val="single" w:sz="4" w:space="0" w:color="auto"/>
              <w:right w:val="single" w:sz="4" w:space="0" w:color="auto"/>
            </w:tcBorders>
          </w:tcPr>
          <w:p w14:paraId="37971BDE" w14:textId="77777777" w:rsidR="004F6BC7" w:rsidRDefault="004F6BC7" w:rsidP="006B4219">
            <w:pPr>
              <w:pStyle w:val="TAC"/>
            </w:pPr>
            <w:r>
              <w:rPr>
                <w:rFonts w:cs="Arial" w:hint="eastAsia"/>
                <w:szCs w:val="18"/>
                <w:lang w:eastAsia="ja-JP"/>
              </w:rPr>
              <w:t>I</w:t>
            </w:r>
            <w:r>
              <w:rPr>
                <w:rFonts w:cs="Arial"/>
                <w:szCs w:val="18"/>
                <w:lang w:eastAsia="ja-JP"/>
              </w:rPr>
              <w:t>MD5</w:t>
            </w:r>
          </w:p>
        </w:tc>
      </w:tr>
    </w:tbl>
    <w:p w14:paraId="5EE1C4C3" w14:textId="77777777" w:rsidR="004D1635" w:rsidRPr="002049ED" w:rsidRDefault="004D1635" w:rsidP="004D1635">
      <w:pPr>
        <w:rPr>
          <w:rFonts w:ascii="Arial" w:eastAsia="Yu Mincho" w:hAnsi="Arial" w:cs="Arial"/>
          <w:color w:val="0000FF"/>
          <w:sz w:val="32"/>
          <w:szCs w:val="32"/>
          <w:lang w:eastAsia="ja-JP"/>
        </w:rPr>
      </w:pPr>
    </w:p>
    <w:p w14:paraId="60A8BBDC" w14:textId="3EFB807A" w:rsidR="004F6BC7" w:rsidRDefault="004F6BC7" w:rsidP="004F6BC7">
      <w:pPr>
        <w:pStyle w:val="21"/>
      </w:pPr>
      <w:bookmarkStart w:id="495" w:name="_Toc136288444"/>
      <w:r>
        <w:rPr>
          <w:rFonts w:hint="eastAsia"/>
        </w:rPr>
        <w:t>5.</w:t>
      </w:r>
      <w:r>
        <w:t>47</w:t>
      </w:r>
      <w:r w:rsidRPr="000469EC">
        <w:tab/>
      </w:r>
      <w:r>
        <w:rPr>
          <w:rFonts w:hint="eastAsia"/>
        </w:rPr>
        <w:t>CA_n</w:t>
      </w:r>
      <w:r w:rsidR="0041751E">
        <w:t>1</w:t>
      </w:r>
      <w:r>
        <w:rPr>
          <w:rFonts w:hint="eastAsia"/>
        </w:rPr>
        <w:t>-n</w:t>
      </w:r>
      <w:r w:rsidR="0041751E">
        <w:t>6</w:t>
      </w:r>
      <w:r>
        <w:t>7</w:t>
      </w:r>
      <w:r>
        <w:rPr>
          <w:rFonts w:hint="eastAsia"/>
        </w:rPr>
        <w:t>-n</w:t>
      </w:r>
      <w:r>
        <w:t>7</w:t>
      </w:r>
      <w:r w:rsidR="0041751E">
        <w:t>8</w:t>
      </w:r>
      <w:bookmarkEnd w:id="495"/>
    </w:p>
    <w:p w14:paraId="58611EAA" w14:textId="486B6B45" w:rsidR="0041751E" w:rsidRPr="00A20126" w:rsidRDefault="0041751E" w:rsidP="0041751E">
      <w:pPr>
        <w:pStyle w:val="31"/>
      </w:pPr>
      <w:bookmarkStart w:id="496" w:name="_Toc136288445"/>
      <w:r>
        <w:t>5.47.1</w:t>
      </w:r>
      <w:r>
        <w:tab/>
        <w:t>Common for 1 band UL and 2 bands UL CA</w:t>
      </w:r>
      <w:bookmarkEnd w:id="496"/>
    </w:p>
    <w:p w14:paraId="20E24E94" w14:textId="3C7A7884" w:rsidR="0041751E" w:rsidRDefault="0041751E" w:rsidP="0041751E">
      <w:pPr>
        <w:pStyle w:val="41"/>
      </w:pPr>
      <w:bookmarkStart w:id="497" w:name="_Toc136288446"/>
      <w:r>
        <w:rPr>
          <w:rFonts w:hint="eastAsia"/>
        </w:rPr>
        <w:t>5.</w:t>
      </w:r>
      <w:r>
        <w:t>47</w:t>
      </w:r>
      <w:r>
        <w:rPr>
          <w:rFonts w:hint="eastAsia"/>
        </w:rPr>
        <w:t>.1</w:t>
      </w:r>
      <w:r>
        <w:t>.1</w:t>
      </w:r>
      <w:r>
        <w:tab/>
        <w:t xml:space="preserve">Operating bands for </w:t>
      </w:r>
      <w:r>
        <w:rPr>
          <w:rFonts w:hint="eastAsia"/>
        </w:rPr>
        <w:t>CA</w:t>
      </w:r>
      <w:bookmarkEnd w:id="497"/>
    </w:p>
    <w:p w14:paraId="24ED500B" w14:textId="11CFA85D" w:rsidR="0041751E" w:rsidRPr="000469EC" w:rsidRDefault="0041751E" w:rsidP="0041751E">
      <w:pPr>
        <w:pStyle w:val="TH"/>
        <w:rPr>
          <w:rFonts w:cs="Arial"/>
        </w:rPr>
      </w:pPr>
      <w:r>
        <w:rPr>
          <w:rFonts w:cs="Arial"/>
        </w:rPr>
        <w:t>Table 5.47.1.1-1</w:t>
      </w:r>
      <w:r w:rsidRPr="000469EC">
        <w:rPr>
          <w:rFonts w:cs="Arial"/>
        </w:rPr>
        <w:t>: Inter-band CA operating bands involving FR1 (three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41751E" w14:paraId="3130AA51" w14:textId="77777777" w:rsidTr="006B4219">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3F248C64" w14:textId="77777777" w:rsidR="0041751E" w:rsidRDefault="0041751E" w:rsidP="006B4219">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782A9C5C" w14:textId="77777777" w:rsidR="0041751E" w:rsidRDefault="0041751E" w:rsidP="006B4219">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15BD72EE" w14:textId="77777777" w:rsidR="0041751E" w:rsidRDefault="0041751E" w:rsidP="006B4219">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FEED188" w14:textId="77777777" w:rsidR="0041751E" w:rsidRDefault="0041751E" w:rsidP="006B4219">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7E9034F" w14:textId="77777777" w:rsidR="0041751E" w:rsidRDefault="0041751E" w:rsidP="006B4219">
            <w:pPr>
              <w:keepNext/>
              <w:keepLines/>
              <w:spacing w:after="0"/>
              <w:jc w:val="center"/>
              <w:rPr>
                <w:rFonts w:ascii="Arial" w:hAnsi="Arial"/>
                <w:b/>
                <w:color w:val="000000"/>
                <w:sz w:val="18"/>
              </w:rPr>
            </w:pPr>
            <w:r>
              <w:rPr>
                <w:rFonts w:ascii="Arial" w:hAnsi="Arial"/>
                <w:b/>
                <w:color w:val="000000"/>
                <w:sz w:val="18"/>
              </w:rPr>
              <w:t>Duplex Mode</w:t>
            </w:r>
          </w:p>
        </w:tc>
      </w:tr>
      <w:tr w:rsidR="0041751E" w14:paraId="3CCBE87C" w14:textId="77777777" w:rsidTr="006B4219">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02BD3E" w14:textId="77777777" w:rsidR="0041751E" w:rsidRDefault="0041751E" w:rsidP="006B4219">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22C8DF" w14:textId="77777777" w:rsidR="0041751E" w:rsidRDefault="0041751E" w:rsidP="006B4219">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5080C237" w14:textId="77777777" w:rsidR="0041751E" w:rsidRDefault="0041751E" w:rsidP="006B4219">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6A7A273" w14:textId="77777777" w:rsidR="0041751E" w:rsidRDefault="0041751E" w:rsidP="006B4219">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101A41" w14:textId="77777777" w:rsidR="0041751E" w:rsidRDefault="0041751E" w:rsidP="006B4219">
            <w:pPr>
              <w:spacing w:after="0"/>
              <w:rPr>
                <w:rFonts w:ascii="Arial" w:hAnsi="Arial"/>
                <w:b/>
                <w:color w:val="000000"/>
                <w:sz w:val="18"/>
              </w:rPr>
            </w:pPr>
          </w:p>
        </w:tc>
      </w:tr>
      <w:tr w:rsidR="0041751E" w14:paraId="229D8A94" w14:textId="77777777" w:rsidTr="006B4219">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A2B1B7" w14:textId="77777777" w:rsidR="0041751E" w:rsidRDefault="0041751E" w:rsidP="006B4219">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889D0F" w14:textId="77777777" w:rsidR="0041751E" w:rsidRDefault="0041751E" w:rsidP="006B4219">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7CFE31B8" w14:textId="77777777" w:rsidR="0041751E" w:rsidRDefault="0041751E" w:rsidP="006B4219">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3EC667FD" w14:textId="77777777" w:rsidR="0041751E" w:rsidRDefault="0041751E" w:rsidP="006B4219">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903065" w14:textId="77777777" w:rsidR="0041751E" w:rsidRDefault="0041751E" w:rsidP="006B4219">
            <w:pPr>
              <w:spacing w:after="0"/>
              <w:rPr>
                <w:rFonts w:ascii="Arial" w:hAnsi="Arial"/>
                <w:b/>
                <w:color w:val="000000"/>
                <w:sz w:val="18"/>
              </w:rPr>
            </w:pPr>
          </w:p>
        </w:tc>
      </w:tr>
      <w:tr w:rsidR="0041751E" w14:paraId="0D685216" w14:textId="77777777" w:rsidTr="006B4219">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10DA1B39" w14:textId="77777777" w:rsidR="0041751E" w:rsidRPr="00050EB8" w:rsidRDefault="0041751E" w:rsidP="006B4219">
            <w:pPr>
              <w:keepNext/>
              <w:keepLines/>
              <w:spacing w:after="0"/>
              <w:jc w:val="center"/>
              <w:rPr>
                <w:rFonts w:ascii="Arial" w:hAnsi="Arial"/>
                <w:color w:val="000000"/>
                <w:sz w:val="18"/>
              </w:rPr>
            </w:pPr>
            <w:r w:rsidRPr="00B83D08">
              <w:rPr>
                <w:rFonts w:ascii="Arial" w:hAnsi="Arial"/>
                <w:color w:val="000000"/>
                <w:sz w:val="18"/>
              </w:rPr>
              <w:t>CA_n1-n67-n78</w:t>
            </w:r>
          </w:p>
        </w:tc>
        <w:tc>
          <w:tcPr>
            <w:tcW w:w="1067" w:type="dxa"/>
            <w:tcBorders>
              <w:top w:val="single" w:sz="4" w:space="0" w:color="auto"/>
              <w:left w:val="single" w:sz="4" w:space="0" w:color="auto"/>
              <w:bottom w:val="single" w:sz="4" w:space="0" w:color="auto"/>
              <w:right w:val="single" w:sz="4" w:space="0" w:color="auto"/>
            </w:tcBorders>
            <w:vAlign w:val="center"/>
            <w:hideMark/>
          </w:tcPr>
          <w:p w14:paraId="1A5309D0" w14:textId="77777777" w:rsidR="0041751E" w:rsidRPr="00050EB8" w:rsidRDefault="0041751E" w:rsidP="006B4219">
            <w:pPr>
              <w:keepNext/>
              <w:keepLines/>
              <w:spacing w:after="0"/>
              <w:jc w:val="center"/>
              <w:rPr>
                <w:rFonts w:ascii="Arial" w:hAnsi="Arial"/>
                <w:color w:val="000000"/>
                <w:sz w:val="18"/>
              </w:rPr>
            </w:pPr>
            <w:r>
              <w:rPr>
                <w:rFonts w:ascii="Arial" w:hAnsi="Arial"/>
                <w:color w:val="000000"/>
                <w:sz w:val="18"/>
              </w:rPr>
              <w:t>n1</w:t>
            </w:r>
          </w:p>
        </w:tc>
        <w:tc>
          <w:tcPr>
            <w:tcW w:w="1212" w:type="dxa"/>
            <w:tcBorders>
              <w:top w:val="single" w:sz="4" w:space="0" w:color="auto"/>
              <w:left w:val="single" w:sz="4" w:space="0" w:color="auto"/>
              <w:bottom w:val="single" w:sz="4" w:space="0" w:color="auto"/>
              <w:right w:val="single" w:sz="4" w:space="0" w:color="auto"/>
            </w:tcBorders>
            <w:hideMark/>
          </w:tcPr>
          <w:p w14:paraId="7EAC3B90" w14:textId="77777777" w:rsidR="0041751E" w:rsidRPr="0003306B" w:rsidRDefault="0041751E" w:rsidP="006B4219">
            <w:pPr>
              <w:keepNext/>
              <w:keepLines/>
              <w:spacing w:after="0"/>
              <w:jc w:val="right"/>
              <w:rPr>
                <w:rFonts w:ascii="Arial" w:hAnsi="Arial" w:cs="Arial"/>
                <w:sz w:val="18"/>
                <w:lang w:val="en-US" w:eastAsia="zh-CN"/>
              </w:rPr>
            </w:pPr>
            <w:r>
              <w:rPr>
                <w:rFonts w:ascii="Arial" w:hAnsi="Arial" w:cs="Arial"/>
                <w:sz w:val="18"/>
                <w:lang w:val="en-US" w:eastAsia="zh-CN"/>
              </w:rPr>
              <w:t>1920 MHz</w:t>
            </w:r>
          </w:p>
        </w:tc>
        <w:tc>
          <w:tcPr>
            <w:tcW w:w="317" w:type="dxa"/>
            <w:tcBorders>
              <w:top w:val="single" w:sz="4" w:space="0" w:color="auto"/>
              <w:left w:val="single" w:sz="4" w:space="0" w:color="auto"/>
              <w:bottom w:val="single" w:sz="4" w:space="0" w:color="auto"/>
              <w:right w:val="single" w:sz="4" w:space="0" w:color="auto"/>
            </w:tcBorders>
            <w:hideMark/>
          </w:tcPr>
          <w:p w14:paraId="3075FCB3" w14:textId="77777777" w:rsidR="0041751E" w:rsidRPr="0003306B" w:rsidRDefault="0041751E" w:rsidP="006B4219">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396C1C65" w14:textId="77777777" w:rsidR="0041751E" w:rsidRPr="0003306B" w:rsidRDefault="0041751E" w:rsidP="006B4219">
            <w:pPr>
              <w:keepNext/>
              <w:keepLines/>
              <w:spacing w:after="0"/>
              <w:rPr>
                <w:rFonts w:ascii="Arial" w:hAnsi="Arial" w:cs="Arial"/>
                <w:sz w:val="18"/>
                <w:lang w:val="en-US" w:eastAsia="zh-CN"/>
              </w:rPr>
            </w:pPr>
            <w:r>
              <w:rPr>
                <w:rFonts w:ascii="Arial" w:hAnsi="Arial" w:cs="Arial"/>
                <w:sz w:val="18"/>
                <w:lang w:val="en-US" w:eastAsia="zh-CN"/>
              </w:rPr>
              <w:t>1980 MHz</w:t>
            </w:r>
          </w:p>
        </w:tc>
        <w:tc>
          <w:tcPr>
            <w:tcW w:w="1210" w:type="dxa"/>
            <w:tcBorders>
              <w:top w:val="single" w:sz="4" w:space="0" w:color="auto"/>
              <w:left w:val="single" w:sz="4" w:space="0" w:color="auto"/>
              <w:bottom w:val="single" w:sz="4" w:space="0" w:color="auto"/>
              <w:right w:val="single" w:sz="4" w:space="0" w:color="auto"/>
            </w:tcBorders>
            <w:hideMark/>
          </w:tcPr>
          <w:p w14:paraId="038A1F78" w14:textId="77777777" w:rsidR="0041751E" w:rsidRPr="0003306B" w:rsidRDefault="0041751E" w:rsidP="006B4219">
            <w:pPr>
              <w:keepNext/>
              <w:keepLines/>
              <w:spacing w:after="0"/>
              <w:jc w:val="right"/>
              <w:rPr>
                <w:rFonts w:ascii="Arial" w:hAnsi="Arial" w:cs="Arial"/>
                <w:sz w:val="18"/>
                <w:lang w:val="en-US" w:eastAsia="zh-CN"/>
              </w:rPr>
            </w:pPr>
            <w:r>
              <w:rPr>
                <w:rFonts w:ascii="Arial" w:hAnsi="Arial" w:cs="Arial"/>
                <w:sz w:val="18"/>
                <w:lang w:val="en-US"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14:paraId="64E5EAB9" w14:textId="77777777" w:rsidR="0041751E" w:rsidRPr="0003306B" w:rsidRDefault="0041751E" w:rsidP="006B4219">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636ABAE2" w14:textId="77777777" w:rsidR="0041751E" w:rsidRPr="0003306B" w:rsidRDefault="0041751E" w:rsidP="006B4219">
            <w:pPr>
              <w:keepNext/>
              <w:keepLines/>
              <w:spacing w:after="0"/>
              <w:rPr>
                <w:rFonts w:ascii="Arial" w:hAnsi="Arial" w:cs="Arial"/>
                <w:sz w:val="18"/>
                <w:lang w:val="en-US" w:eastAsia="zh-CN"/>
              </w:rPr>
            </w:pPr>
            <w:r>
              <w:rPr>
                <w:rFonts w:ascii="Arial" w:hAnsi="Arial" w:cs="Arial"/>
                <w:sz w:val="18"/>
                <w:lang w:val="en-US" w:eastAsia="zh-CN"/>
              </w:rPr>
              <w:t>2170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0905DBA" w14:textId="77777777" w:rsidR="0041751E" w:rsidRPr="00050EB8" w:rsidRDefault="0041751E" w:rsidP="006B4219">
            <w:pPr>
              <w:keepNext/>
              <w:keepLines/>
              <w:spacing w:after="0"/>
              <w:jc w:val="center"/>
              <w:rPr>
                <w:rFonts w:ascii="Arial" w:hAnsi="Arial"/>
                <w:color w:val="000000"/>
                <w:sz w:val="18"/>
                <w:lang w:eastAsia="zh-CN"/>
              </w:rPr>
            </w:pPr>
            <w:r>
              <w:rPr>
                <w:rFonts w:ascii="Arial" w:hAnsi="Arial" w:cs="Arial"/>
                <w:sz w:val="18"/>
                <w:lang w:eastAsia="ja-JP"/>
              </w:rPr>
              <w:t>FDD</w:t>
            </w:r>
          </w:p>
        </w:tc>
      </w:tr>
      <w:tr w:rsidR="0041751E" w14:paraId="494331F1" w14:textId="77777777" w:rsidTr="006B4219">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21BB3B" w14:textId="77777777" w:rsidR="0041751E" w:rsidRPr="00050EB8" w:rsidRDefault="0041751E" w:rsidP="006B4219">
            <w:pPr>
              <w:keepNext/>
              <w:keepLines/>
              <w:spacing w:after="0"/>
              <w:jc w:val="center"/>
              <w:rPr>
                <w:rFonts w:ascii="Arial" w:hAnsi="Arial"/>
                <w:color w:val="000000"/>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0718AAD7" w14:textId="77777777" w:rsidR="0041751E" w:rsidRPr="00050EB8" w:rsidRDefault="0041751E" w:rsidP="006B4219">
            <w:pPr>
              <w:keepNext/>
              <w:keepLines/>
              <w:spacing w:after="0"/>
              <w:jc w:val="center"/>
              <w:rPr>
                <w:rFonts w:ascii="Arial" w:hAnsi="Arial"/>
                <w:color w:val="000000"/>
                <w:sz w:val="18"/>
              </w:rPr>
            </w:pPr>
            <w:r w:rsidRPr="0003306B">
              <w:rPr>
                <w:rFonts w:ascii="Arial" w:hAnsi="Arial"/>
                <w:color w:val="000000"/>
                <w:sz w:val="18"/>
              </w:rPr>
              <w:t>n67</w:t>
            </w:r>
          </w:p>
        </w:tc>
        <w:tc>
          <w:tcPr>
            <w:tcW w:w="1212" w:type="dxa"/>
            <w:tcBorders>
              <w:top w:val="single" w:sz="4" w:space="0" w:color="auto"/>
              <w:left w:val="single" w:sz="4" w:space="0" w:color="auto"/>
              <w:bottom w:val="single" w:sz="4" w:space="0" w:color="auto"/>
              <w:right w:val="single" w:sz="4" w:space="0" w:color="auto"/>
            </w:tcBorders>
            <w:vAlign w:val="center"/>
          </w:tcPr>
          <w:p w14:paraId="585EBCDE" w14:textId="77777777" w:rsidR="0041751E" w:rsidRPr="0003306B" w:rsidRDefault="0041751E" w:rsidP="006B4219">
            <w:pPr>
              <w:keepNext/>
              <w:keepLines/>
              <w:spacing w:after="0"/>
              <w:jc w:val="right"/>
              <w:rPr>
                <w:rFonts w:ascii="Arial" w:hAnsi="Arial" w:cs="Arial"/>
                <w:sz w:val="18"/>
                <w:lang w:val="en-US" w:eastAsia="zh-CN"/>
              </w:rPr>
            </w:pPr>
            <w:r w:rsidRPr="0003306B">
              <w:rPr>
                <w:rFonts w:ascii="Arial" w:hAnsi="Arial" w:cs="Arial"/>
                <w:sz w:val="18"/>
                <w:lang w:val="en-US" w:eastAsia="zh-CN"/>
              </w:rPr>
              <w:t>N/A</w:t>
            </w:r>
          </w:p>
        </w:tc>
        <w:tc>
          <w:tcPr>
            <w:tcW w:w="317" w:type="dxa"/>
            <w:tcBorders>
              <w:top w:val="single" w:sz="4" w:space="0" w:color="auto"/>
              <w:left w:val="single" w:sz="4" w:space="0" w:color="auto"/>
              <w:bottom w:val="single" w:sz="4" w:space="0" w:color="auto"/>
              <w:right w:val="single" w:sz="4" w:space="0" w:color="auto"/>
            </w:tcBorders>
            <w:vAlign w:val="center"/>
          </w:tcPr>
          <w:p w14:paraId="4580646B" w14:textId="77777777" w:rsidR="0041751E" w:rsidRPr="0003306B" w:rsidRDefault="0041751E" w:rsidP="006B4219">
            <w:pPr>
              <w:keepNext/>
              <w:keepLines/>
              <w:spacing w:after="0"/>
              <w:jc w:val="center"/>
              <w:rPr>
                <w:rFonts w:ascii="Arial" w:hAnsi="Arial" w:cs="Arial"/>
                <w:sz w:val="18"/>
                <w:lang w:val="en-US" w:eastAsia="zh-CN"/>
              </w:rPr>
            </w:pPr>
            <w:r w:rsidRPr="0003306B">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6999398E" w14:textId="77777777" w:rsidR="0041751E" w:rsidRPr="0003306B" w:rsidRDefault="0041751E" w:rsidP="006B4219">
            <w:pPr>
              <w:keepNext/>
              <w:keepLines/>
              <w:spacing w:after="0"/>
              <w:rPr>
                <w:rFonts w:ascii="Arial" w:hAnsi="Arial" w:cs="Arial"/>
                <w:sz w:val="18"/>
                <w:lang w:val="en-US" w:eastAsia="zh-CN"/>
              </w:rPr>
            </w:pPr>
            <w:r w:rsidRPr="0003306B">
              <w:rPr>
                <w:rFonts w:ascii="Arial" w:hAnsi="Arial" w:cs="Arial"/>
                <w:sz w:val="18"/>
                <w:lang w:val="en-US" w:eastAsia="zh-CN"/>
              </w:rPr>
              <w:t>N/A</w:t>
            </w:r>
          </w:p>
        </w:tc>
        <w:tc>
          <w:tcPr>
            <w:tcW w:w="1210" w:type="dxa"/>
            <w:tcBorders>
              <w:top w:val="single" w:sz="4" w:space="0" w:color="auto"/>
              <w:left w:val="single" w:sz="4" w:space="0" w:color="auto"/>
              <w:bottom w:val="single" w:sz="4" w:space="0" w:color="auto"/>
              <w:right w:val="single" w:sz="4" w:space="0" w:color="auto"/>
            </w:tcBorders>
            <w:vAlign w:val="center"/>
          </w:tcPr>
          <w:p w14:paraId="3641F0E0" w14:textId="77777777" w:rsidR="0041751E" w:rsidRPr="0003306B" w:rsidRDefault="0041751E" w:rsidP="006B4219">
            <w:pPr>
              <w:keepNext/>
              <w:keepLines/>
              <w:spacing w:after="0"/>
              <w:jc w:val="right"/>
              <w:rPr>
                <w:rFonts w:ascii="Arial" w:hAnsi="Arial" w:cs="Arial"/>
                <w:sz w:val="18"/>
                <w:lang w:val="en-US" w:eastAsia="zh-CN"/>
              </w:rPr>
            </w:pPr>
            <w:r w:rsidRPr="0003306B">
              <w:rPr>
                <w:rFonts w:ascii="Arial" w:hAnsi="Arial" w:cs="Arial"/>
                <w:sz w:val="18"/>
                <w:lang w:val="en-US" w:eastAsia="zh-CN"/>
              </w:rPr>
              <w:t>738 MHz</w:t>
            </w:r>
          </w:p>
        </w:tc>
        <w:tc>
          <w:tcPr>
            <w:tcW w:w="317" w:type="dxa"/>
            <w:tcBorders>
              <w:top w:val="single" w:sz="4" w:space="0" w:color="auto"/>
              <w:left w:val="single" w:sz="4" w:space="0" w:color="auto"/>
              <w:bottom w:val="single" w:sz="4" w:space="0" w:color="auto"/>
              <w:right w:val="single" w:sz="4" w:space="0" w:color="auto"/>
            </w:tcBorders>
            <w:vAlign w:val="center"/>
          </w:tcPr>
          <w:p w14:paraId="1AC2979F" w14:textId="77777777" w:rsidR="0041751E" w:rsidRPr="0003306B" w:rsidRDefault="0041751E" w:rsidP="006B4219">
            <w:pPr>
              <w:keepNext/>
              <w:keepLines/>
              <w:spacing w:after="0"/>
              <w:jc w:val="right"/>
              <w:rPr>
                <w:rFonts w:ascii="Arial" w:hAnsi="Arial" w:cs="Arial"/>
                <w:sz w:val="18"/>
                <w:lang w:val="en-US" w:eastAsia="zh-CN"/>
              </w:rPr>
            </w:pPr>
            <w:r w:rsidRPr="0003306B">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363F64DC" w14:textId="77777777" w:rsidR="0041751E" w:rsidRPr="0003306B" w:rsidRDefault="0041751E" w:rsidP="006B4219">
            <w:pPr>
              <w:keepNext/>
              <w:keepLines/>
              <w:spacing w:after="0"/>
              <w:rPr>
                <w:rFonts w:ascii="Arial" w:hAnsi="Arial" w:cs="Arial"/>
                <w:sz w:val="18"/>
                <w:lang w:val="en-US" w:eastAsia="zh-CN"/>
              </w:rPr>
            </w:pPr>
            <w:r w:rsidRPr="0003306B">
              <w:rPr>
                <w:rFonts w:ascii="Arial" w:hAnsi="Arial" w:cs="Arial"/>
                <w:sz w:val="18"/>
                <w:lang w:val="en-US" w:eastAsia="zh-CN"/>
              </w:rPr>
              <w:t>758 MHz</w:t>
            </w:r>
          </w:p>
        </w:tc>
        <w:tc>
          <w:tcPr>
            <w:tcW w:w="850" w:type="dxa"/>
            <w:tcBorders>
              <w:top w:val="single" w:sz="4" w:space="0" w:color="auto"/>
              <w:left w:val="single" w:sz="4" w:space="0" w:color="auto"/>
              <w:bottom w:val="single" w:sz="4" w:space="0" w:color="auto"/>
              <w:right w:val="single" w:sz="4" w:space="0" w:color="auto"/>
            </w:tcBorders>
            <w:vAlign w:val="center"/>
          </w:tcPr>
          <w:p w14:paraId="390D2B4E" w14:textId="77777777" w:rsidR="0041751E" w:rsidRPr="00050EB8" w:rsidRDefault="0041751E" w:rsidP="006B4219">
            <w:pPr>
              <w:keepNext/>
              <w:keepLines/>
              <w:spacing w:after="0"/>
              <w:jc w:val="center"/>
              <w:rPr>
                <w:rFonts w:ascii="Arial" w:hAnsi="Arial"/>
                <w:color w:val="000000"/>
                <w:sz w:val="18"/>
                <w:lang w:eastAsia="zh-CN"/>
              </w:rPr>
            </w:pPr>
            <w:r>
              <w:rPr>
                <w:rFonts w:ascii="Arial" w:hAnsi="Arial" w:cs="Arial"/>
                <w:sz w:val="18"/>
                <w:lang w:eastAsia="ja-JP"/>
              </w:rPr>
              <w:t>SDL</w:t>
            </w:r>
          </w:p>
        </w:tc>
      </w:tr>
      <w:tr w:rsidR="0041751E" w14:paraId="6AFA4F99" w14:textId="77777777" w:rsidTr="006B4219">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DFC5E4" w14:textId="77777777" w:rsidR="0041751E" w:rsidRPr="00050EB8" w:rsidRDefault="0041751E" w:rsidP="006B4219">
            <w:pPr>
              <w:keepNext/>
              <w:keepLines/>
              <w:spacing w:after="0"/>
              <w:jc w:val="center"/>
              <w:rPr>
                <w:rFonts w:ascii="Arial" w:hAnsi="Arial"/>
                <w:color w:val="000000"/>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70B77F69" w14:textId="77777777" w:rsidR="0041751E" w:rsidRPr="00050EB8" w:rsidRDefault="0041751E" w:rsidP="006B4219">
            <w:pPr>
              <w:keepNext/>
              <w:keepLines/>
              <w:spacing w:after="0"/>
              <w:jc w:val="center"/>
              <w:rPr>
                <w:rFonts w:ascii="Arial" w:hAnsi="Arial"/>
                <w:color w:val="000000"/>
                <w:sz w:val="18"/>
              </w:rPr>
            </w:pPr>
            <w:r>
              <w:rPr>
                <w:rFonts w:ascii="Arial" w:hAnsi="Arial"/>
                <w:color w:val="000000"/>
                <w:sz w:val="18"/>
              </w:rPr>
              <w:t>n78</w:t>
            </w:r>
          </w:p>
        </w:tc>
        <w:tc>
          <w:tcPr>
            <w:tcW w:w="1212" w:type="dxa"/>
            <w:tcBorders>
              <w:top w:val="single" w:sz="4" w:space="0" w:color="auto"/>
              <w:left w:val="single" w:sz="4" w:space="0" w:color="auto"/>
              <w:bottom w:val="single" w:sz="4" w:space="0" w:color="auto"/>
              <w:right w:val="single" w:sz="4" w:space="0" w:color="auto"/>
            </w:tcBorders>
            <w:vAlign w:val="center"/>
          </w:tcPr>
          <w:p w14:paraId="4A9FD934" w14:textId="77777777" w:rsidR="0041751E" w:rsidRPr="0003306B" w:rsidRDefault="0041751E" w:rsidP="006B4219">
            <w:pPr>
              <w:keepNext/>
              <w:keepLines/>
              <w:spacing w:after="0"/>
              <w:jc w:val="right"/>
              <w:rPr>
                <w:rFonts w:ascii="Arial" w:hAnsi="Arial" w:cs="Arial"/>
                <w:sz w:val="18"/>
                <w:lang w:val="en-US" w:eastAsia="zh-CN"/>
              </w:rPr>
            </w:pPr>
            <w:r>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715C75AE" w14:textId="77777777" w:rsidR="0041751E" w:rsidRPr="0003306B" w:rsidRDefault="0041751E" w:rsidP="006B4219">
            <w:pPr>
              <w:keepNext/>
              <w:keepLines/>
              <w:spacing w:after="0"/>
              <w:jc w:val="center"/>
              <w:rPr>
                <w:rFonts w:ascii="Arial" w:hAnsi="Arial" w:cs="Arial"/>
                <w:sz w:val="18"/>
                <w:lang w:val="en-US" w:eastAsia="zh-CN"/>
              </w:rPr>
            </w:pPr>
            <w:r w:rsidRPr="0003306B">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031B9398" w14:textId="77777777" w:rsidR="0041751E" w:rsidRPr="0003306B" w:rsidRDefault="0041751E" w:rsidP="006B4219">
            <w:pPr>
              <w:keepNext/>
              <w:keepLines/>
              <w:spacing w:after="0"/>
              <w:rPr>
                <w:rFonts w:ascii="Arial" w:hAnsi="Arial" w:cs="Arial"/>
                <w:sz w:val="18"/>
                <w:lang w:val="en-US" w:eastAsia="zh-CN"/>
              </w:rPr>
            </w:pPr>
            <w:r>
              <w:rPr>
                <w:rFonts w:ascii="Arial" w:hAnsi="Arial" w:cs="Arial"/>
                <w:sz w:val="18"/>
                <w:lang w:val="en-US" w:eastAsia="zh-CN"/>
              </w:rPr>
              <w:t>3800 MHz</w:t>
            </w:r>
          </w:p>
        </w:tc>
        <w:tc>
          <w:tcPr>
            <w:tcW w:w="1210" w:type="dxa"/>
            <w:tcBorders>
              <w:top w:val="single" w:sz="4" w:space="0" w:color="auto"/>
              <w:left w:val="single" w:sz="4" w:space="0" w:color="auto"/>
              <w:bottom w:val="single" w:sz="4" w:space="0" w:color="auto"/>
              <w:right w:val="single" w:sz="4" w:space="0" w:color="auto"/>
            </w:tcBorders>
            <w:vAlign w:val="center"/>
          </w:tcPr>
          <w:p w14:paraId="53F9D99A" w14:textId="77777777" w:rsidR="0041751E" w:rsidRPr="0003306B" w:rsidRDefault="0041751E" w:rsidP="006B4219">
            <w:pPr>
              <w:keepNext/>
              <w:keepLines/>
              <w:spacing w:after="0"/>
              <w:jc w:val="right"/>
              <w:rPr>
                <w:rFonts w:ascii="Arial" w:hAnsi="Arial" w:cs="Arial"/>
                <w:sz w:val="18"/>
                <w:lang w:val="en-US" w:eastAsia="zh-CN"/>
              </w:rPr>
            </w:pPr>
            <w:r>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331DC94E" w14:textId="77777777" w:rsidR="0041751E" w:rsidRPr="0003306B" w:rsidRDefault="0041751E" w:rsidP="006B4219">
            <w:pPr>
              <w:keepNext/>
              <w:keepLines/>
              <w:spacing w:after="0"/>
              <w:jc w:val="center"/>
              <w:rPr>
                <w:rFonts w:ascii="Arial" w:hAnsi="Arial" w:cs="Arial"/>
                <w:sz w:val="18"/>
                <w:lang w:val="en-US" w:eastAsia="zh-CN"/>
              </w:rPr>
            </w:pPr>
            <w:r w:rsidRPr="0003306B">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18C09672" w14:textId="77777777" w:rsidR="0041751E" w:rsidRPr="0003306B" w:rsidRDefault="0041751E" w:rsidP="006B4219">
            <w:pPr>
              <w:keepNext/>
              <w:keepLines/>
              <w:spacing w:after="0"/>
              <w:rPr>
                <w:rFonts w:ascii="Arial" w:hAnsi="Arial" w:cs="Arial"/>
                <w:sz w:val="18"/>
                <w:lang w:val="en-US" w:eastAsia="zh-CN"/>
              </w:rPr>
            </w:pPr>
            <w:r>
              <w:rPr>
                <w:rFonts w:ascii="Arial" w:hAnsi="Arial" w:cs="Arial"/>
                <w:sz w:val="18"/>
                <w:lang w:val="en-US" w:eastAsia="zh-CN"/>
              </w:rPr>
              <w:t>3800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2F58567A" w14:textId="77777777" w:rsidR="0041751E" w:rsidRPr="00050EB8" w:rsidRDefault="0041751E" w:rsidP="006B4219">
            <w:pPr>
              <w:keepNext/>
              <w:keepLines/>
              <w:spacing w:after="0"/>
              <w:jc w:val="center"/>
              <w:rPr>
                <w:rFonts w:ascii="Arial" w:hAnsi="Arial" w:cs="Arial"/>
                <w:color w:val="000000"/>
                <w:sz w:val="18"/>
                <w:szCs w:val="18"/>
                <w:lang w:eastAsia="zh-CN"/>
              </w:rPr>
            </w:pPr>
            <w:r>
              <w:rPr>
                <w:rFonts w:ascii="Arial" w:hAnsi="Arial" w:cs="Arial"/>
                <w:sz w:val="18"/>
                <w:lang w:eastAsia="ja-JP"/>
              </w:rPr>
              <w:t>TDD</w:t>
            </w:r>
          </w:p>
        </w:tc>
      </w:tr>
    </w:tbl>
    <w:p w14:paraId="1FCC9326" w14:textId="77777777" w:rsidR="0041751E" w:rsidRDefault="0041751E" w:rsidP="0041751E">
      <w:pPr>
        <w:rPr>
          <w:lang w:eastAsia="ko-KR"/>
        </w:rPr>
      </w:pPr>
    </w:p>
    <w:p w14:paraId="0635E84F" w14:textId="38F74ED3" w:rsidR="0041751E" w:rsidRDefault="0041751E" w:rsidP="0041751E">
      <w:pPr>
        <w:pStyle w:val="41"/>
      </w:pPr>
      <w:bookmarkStart w:id="498" w:name="_Toc136288447"/>
      <w:r>
        <w:rPr>
          <w:rFonts w:hint="eastAsia"/>
        </w:rPr>
        <w:lastRenderedPageBreak/>
        <w:t>5.</w:t>
      </w:r>
      <w:r>
        <w:t>47</w:t>
      </w:r>
      <w:r>
        <w:rPr>
          <w:rFonts w:hint="eastAsia"/>
        </w:rPr>
        <w:t>.</w:t>
      </w:r>
      <w:r>
        <w:t>1.2</w:t>
      </w:r>
      <w:r>
        <w:tab/>
        <w:t xml:space="preserve">Channel bandwidths per operating band for </w:t>
      </w:r>
      <w:r>
        <w:rPr>
          <w:rFonts w:hint="eastAsia"/>
        </w:rPr>
        <w:t>CA</w:t>
      </w:r>
      <w:bookmarkEnd w:id="498"/>
    </w:p>
    <w:p w14:paraId="5D1DC775" w14:textId="3B8EE688" w:rsidR="0041751E" w:rsidRDefault="0041751E" w:rsidP="0041751E">
      <w:pPr>
        <w:pStyle w:val="TH"/>
        <w:rPr>
          <w:rFonts w:cs="Arial"/>
        </w:rPr>
      </w:pPr>
      <w:r>
        <w:rPr>
          <w:rFonts w:cs="Arial"/>
        </w:rPr>
        <w:t>Table 5.47.1.2-1: Supported bandwidths per CA band combination of band n1+67+n78</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41751E" w14:paraId="4B4AC88D" w14:textId="77777777" w:rsidTr="006B4219">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5A79CC83" w14:textId="77777777" w:rsidR="0041751E" w:rsidRDefault="0041751E" w:rsidP="006B4219">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0DA7A4D8" w14:textId="77777777" w:rsidR="0041751E" w:rsidRDefault="0041751E" w:rsidP="006B4219">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736BB17B" w14:textId="77777777" w:rsidR="0041751E" w:rsidRDefault="0041751E" w:rsidP="006B4219">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584B2AC" w14:textId="77777777" w:rsidR="0041751E" w:rsidRDefault="0041751E" w:rsidP="006B4219">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4EC7350B" w14:textId="77777777" w:rsidR="0041751E" w:rsidRDefault="0041751E" w:rsidP="006B4219">
            <w:pPr>
              <w:pStyle w:val="TAH"/>
              <w:overflowPunct w:val="0"/>
              <w:autoSpaceDE w:val="0"/>
              <w:autoSpaceDN w:val="0"/>
              <w:adjustRightInd w:val="0"/>
              <w:rPr>
                <w:lang w:eastAsia="zh-CN"/>
              </w:rPr>
            </w:pPr>
            <w:r>
              <w:t>Bandwidth combination set</w:t>
            </w:r>
          </w:p>
        </w:tc>
      </w:tr>
      <w:tr w:rsidR="0041751E" w14:paraId="7F5518AA" w14:textId="77777777" w:rsidTr="006B421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FCB619" w14:textId="77777777" w:rsidR="0041751E" w:rsidRDefault="0041751E" w:rsidP="006B4219">
            <w:pPr>
              <w:pStyle w:val="TAC"/>
              <w:overflowPunct w:val="0"/>
              <w:autoSpaceDE w:val="0"/>
              <w:autoSpaceDN w:val="0"/>
              <w:adjustRightInd w:val="0"/>
              <w:rPr>
                <w:rFonts w:eastAsia="宋体"/>
                <w:lang w:eastAsia="zh-CN"/>
              </w:rPr>
            </w:pPr>
            <w:r w:rsidRPr="000A42AE">
              <w:rPr>
                <w:lang w:eastAsia="zh-CN"/>
              </w:rPr>
              <w:t>CA_n1A- n67A</w:t>
            </w:r>
            <w:r>
              <w:rPr>
                <w:lang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E28DA4" w14:textId="77777777" w:rsidR="0041751E" w:rsidRDefault="0041751E" w:rsidP="006B4219">
            <w:pPr>
              <w:pStyle w:val="TAC"/>
              <w:overflowPunct w:val="0"/>
              <w:autoSpaceDE w:val="0"/>
              <w:autoSpaceDN w:val="0"/>
              <w:adjustRightInd w:val="0"/>
              <w:rPr>
                <w:rFonts w:eastAsia="宋体"/>
                <w:lang w:eastAsia="zh-CN"/>
              </w:rPr>
            </w:pPr>
            <w:r w:rsidRPr="00C33120">
              <w:rPr>
                <w:lang w:eastAsia="zh-CN"/>
              </w:rPr>
              <w:t>CA_n1A-n78A</w:t>
            </w:r>
          </w:p>
        </w:tc>
        <w:tc>
          <w:tcPr>
            <w:tcW w:w="730" w:type="dxa"/>
            <w:tcBorders>
              <w:left w:val="single" w:sz="4" w:space="0" w:color="auto"/>
              <w:right w:val="single" w:sz="4" w:space="0" w:color="auto"/>
            </w:tcBorders>
            <w:vAlign w:val="center"/>
          </w:tcPr>
          <w:p w14:paraId="016074AB" w14:textId="77777777" w:rsidR="0041751E" w:rsidRDefault="0041751E" w:rsidP="006B4219">
            <w:pPr>
              <w:pStyle w:val="TAC"/>
              <w:overflowPunct w:val="0"/>
              <w:autoSpaceDE w:val="0"/>
              <w:autoSpaceDN w:val="0"/>
              <w:adjustRightInd w:val="0"/>
              <w:rPr>
                <w:lang w:eastAsia="zh-CN"/>
              </w:rPr>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C687E6A" w14:textId="77777777" w:rsidR="0041751E" w:rsidRDefault="0041751E" w:rsidP="006B4219">
            <w:pPr>
              <w:pStyle w:val="TAC"/>
            </w:pPr>
            <w:r>
              <w:t xml:space="preserve">5, </w:t>
            </w:r>
            <w:r>
              <w:rPr>
                <w:rFonts w:hint="eastAsia"/>
              </w:rPr>
              <w:t>1</w:t>
            </w:r>
            <w:r>
              <w:t>0, 15, 20, 30, 40, 45, 50</w:t>
            </w:r>
          </w:p>
        </w:tc>
        <w:tc>
          <w:tcPr>
            <w:tcW w:w="1360" w:type="dxa"/>
            <w:tcBorders>
              <w:left w:val="single" w:sz="4" w:space="0" w:color="auto"/>
              <w:bottom w:val="nil"/>
              <w:right w:val="single" w:sz="4" w:space="0" w:color="auto"/>
            </w:tcBorders>
            <w:shd w:val="clear" w:color="auto" w:fill="auto"/>
            <w:vAlign w:val="center"/>
          </w:tcPr>
          <w:p w14:paraId="7FC68E7C" w14:textId="77777777" w:rsidR="0041751E" w:rsidRDefault="0041751E" w:rsidP="006B4219">
            <w:pPr>
              <w:pStyle w:val="TAC"/>
              <w:overflowPunct w:val="0"/>
              <w:autoSpaceDE w:val="0"/>
              <w:autoSpaceDN w:val="0"/>
              <w:adjustRightInd w:val="0"/>
              <w:rPr>
                <w:lang w:eastAsia="zh-CN"/>
              </w:rPr>
            </w:pPr>
            <w:r>
              <w:rPr>
                <w:rFonts w:hint="eastAsia"/>
                <w:lang w:eastAsia="zh-CN"/>
              </w:rPr>
              <w:t>0</w:t>
            </w:r>
          </w:p>
        </w:tc>
      </w:tr>
      <w:tr w:rsidR="0041751E" w14:paraId="5CC185AB" w14:textId="77777777" w:rsidTr="006B4219">
        <w:trPr>
          <w:trHeight w:val="187"/>
        </w:trPr>
        <w:tc>
          <w:tcPr>
            <w:tcW w:w="1983" w:type="dxa"/>
            <w:tcBorders>
              <w:top w:val="nil"/>
              <w:left w:val="single" w:sz="4" w:space="0" w:color="auto"/>
              <w:bottom w:val="nil"/>
              <w:right w:val="single" w:sz="4" w:space="0" w:color="auto"/>
            </w:tcBorders>
            <w:shd w:val="clear" w:color="auto" w:fill="auto"/>
            <w:vAlign w:val="center"/>
          </w:tcPr>
          <w:p w14:paraId="7EA02811" w14:textId="77777777" w:rsidR="0041751E" w:rsidRDefault="0041751E" w:rsidP="006B421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12E0D2F" w14:textId="77777777" w:rsidR="0041751E" w:rsidRDefault="0041751E" w:rsidP="006B4219">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3EBCAB67" w14:textId="77777777" w:rsidR="0041751E" w:rsidRDefault="0041751E" w:rsidP="006B4219">
            <w:pPr>
              <w:pStyle w:val="TAC"/>
              <w:overflowPunct w:val="0"/>
              <w:autoSpaceDE w:val="0"/>
              <w:autoSpaceDN w:val="0"/>
              <w:adjustRightInd w:val="0"/>
              <w:rPr>
                <w:lang w:eastAsia="zh-CN"/>
              </w:rPr>
            </w:pPr>
            <w:r>
              <w:rPr>
                <w:rFonts w:hint="eastAsia"/>
                <w:lang w:eastAsia="zh-CN"/>
              </w:rPr>
              <w:t>n</w:t>
            </w:r>
            <w:r>
              <w:rPr>
                <w:lang w:eastAsia="zh-CN"/>
              </w:rPr>
              <w:t>67</w:t>
            </w:r>
          </w:p>
        </w:tc>
        <w:tc>
          <w:tcPr>
            <w:tcW w:w="4081" w:type="dxa"/>
            <w:tcBorders>
              <w:top w:val="single" w:sz="4" w:space="0" w:color="auto"/>
              <w:left w:val="single" w:sz="4" w:space="0" w:color="auto"/>
              <w:bottom w:val="single" w:sz="4" w:space="0" w:color="auto"/>
              <w:right w:val="single" w:sz="4" w:space="0" w:color="auto"/>
            </w:tcBorders>
            <w:vAlign w:val="center"/>
          </w:tcPr>
          <w:p w14:paraId="67085466" w14:textId="77777777" w:rsidR="0041751E" w:rsidRDefault="0041751E" w:rsidP="006B4219">
            <w:pPr>
              <w:pStyle w:val="TAC"/>
            </w:pPr>
            <w:r>
              <w:t xml:space="preserve">5, </w:t>
            </w:r>
            <w:r w:rsidRPr="00FE1D75">
              <w:t>10, 15, 20</w:t>
            </w:r>
          </w:p>
        </w:tc>
        <w:tc>
          <w:tcPr>
            <w:tcW w:w="1360" w:type="dxa"/>
            <w:tcBorders>
              <w:top w:val="nil"/>
              <w:left w:val="single" w:sz="4" w:space="0" w:color="auto"/>
              <w:bottom w:val="nil"/>
              <w:right w:val="single" w:sz="4" w:space="0" w:color="auto"/>
            </w:tcBorders>
            <w:shd w:val="clear" w:color="auto" w:fill="auto"/>
            <w:vAlign w:val="center"/>
          </w:tcPr>
          <w:p w14:paraId="459ABFEB" w14:textId="77777777" w:rsidR="0041751E" w:rsidRDefault="0041751E" w:rsidP="006B4219">
            <w:pPr>
              <w:pStyle w:val="TAC"/>
              <w:overflowPunct w:val="0"/>
              <w:autoSpaceDE w:val="0"/>
              <w:autoSpaceDN w:val="0"/>
              <w:adjustRightInd w:val="0"/>
              <w:rPr>
                <w:lang w:eastAsia="zh-CN"/>
              </w:rPr>
            </w:pPr>
          </w:p>
        </w:tc>
      </w:tr>
      <w:tr w:rsidR="0041751E" w14:paraId="57142582" w14:textId="77777777" w:rsidTr="006B421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31CF29" w14:textId="77777777" w:rsidR="0041751E" w:rsidRDefault="0041751E" w:rsidP="006B4219">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E509CD" w14:textId="77777777" w:rsidR="0041751E" w:rsidRDefault="0041751E" w:rsidP="006B4219">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19B5AFE7" w14:textId="77777777" w:rsidR="0041751E" w:rsidRDefault="0041751E" w:rsidP="006B4219">
            <w:pPr>
              <w:pStyle w:val="TAC"/>
              <w:overflowPunct w:val="0"/>
              <w:autoSpaceDE w:val="0"/>
              <w:autoSpaceDN w:val="0"/>
              <w:adjustRightInd w:val="0"/>
              <w:rPr>
                <w:lang w:eastAsia="zh-CN"/>
              </w:rPr>
            </w:pPr>
            <w:r>
              <w:rPr>
                <w:rFonts w:hint="eastAsia"/>
                <w:lang w:eastAsia="zh-CN"/>
              </w:rPr>
              <w:t>n</w:t>
            </w:r>
            <w:r>
              <w:rPr>
                <w:lang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6A29EDC2" w14:textId="77777777" w:rsidR="0041751E" w:rsidRPr="00C85666" w:rsidRDefault="0041751E" w:rsidP="006B4219">
            <w:pPr>
              <w:pStyle w:val="TAC"/>
              <w:rPr>
                <w:rFonts w:eastAsia="宋体"/>
                <w:lang w:eastAsia="zh-CN" w:bidi="ar"/>
              </w:rPr>
            </w:pPr>
            <w:r w:rsidRPr="00FE1D75">
              <w:t>10, 15, 20</w:t>
            </w:r>
            <w:r>
              <w:t>,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931832" w14:textId="77777777" w:rsidR="0041751E" w:rsidRDefault="0041751E" w:rsidP="006B4219">
            <w:pPr>
              <w:pStyle w:val="TAC"/>
              <w:overflowPunct w:val="0"/>
              <w:autoSpaceDE w:val="0"/>
              <w:autoSpaceDN w:val="0"/>
              <w:adjustRightInd w:val="0"/>
              <w:rPr>
                <w:lang w:eastAsia="zh-CN"/>
              </w:rPr>
            </w:pPr>
          </w:p>
        </w:tc>
      </w:tr>
      <w:tr w:rsidR="0041751E" w14:paraId="1291D4AD" w14:textId="77777777" w:rsidTr="006B421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EFC2EB" w14:textId="77777777" w:rsidR="0041751E" w:rsidRDefault="0041751E" w:rsidP="006B4219">
            <w:pPr>
              <w:pStyle w:val="TAC"/>
              <w:overflowPunct w:val="0"/>
              <w:autoSpaceDE w:val="0"/>
              <w:autoSpaceDN w:val="0"/>
              <w:adjustRightInd w:val="0"/>
              <w:rPr>
                <w:rFonts w:eastAsia="宋体"/>
                <w:lang w:eastAsia="zh-CN"/>
              </w:rPr>
            </w:pPr>
            <w:r w:rsidRPr="0073757C">
              <w:rPr>
                <w:lang w:eastAsia="zh-CN"/>
              </w:rPr>
              <w:t>CA_n1A-n67A-n78(2A)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159148" w14:textId="77777777" w:rsidR="0041751E" w:rsidRDefault="0041751E" w:rsidP="006B4219">
            <w:pPr>
              <w:pStyle w:val="TAC"/>
              <w:overflowPunct w:val="0"/>
              <w:autoSpaceDE w:val="0"/>
              <w:autoSpaceDN w:val="0"/>
              <w:adjustRightInd w:val="0"/>
              <w:rPr>
                <w:rFonts w:eastAsia="宋体"/>
                <w:lang w:eastAsia="zh-CN"/>
              </w:rPr>
            </w:pPr>
            <w:r w:rsidRPr="00C33120">
              <w:rPr>
                <w:lang w:eastAsia="zh-CN"/>
              </w:rPr>
              <w:t>CA_n1A-n78A</w:t>
            </w:r>
            <w:r>
              <w:rPr>
                <w:lang w:eastAsia="zh-CN"/>
              </w:rPr>
              <w:br/>
            </w:r>
            <w:r w:rsidRPr="0073757C">
              <w:rPr>
                <w:rFonts w:eastAsia="宋体"/>
                <w:lang w:eastAsia="zh-CN"/>
              </w:rPr>
              <w:t>CA_n78(2A)</w:t>
            </w:r>
          </w:p>
        </w:tc>
        <w:tc>
          <w:tcPr>
            <w:tcW w:w="730" w:type="dxa"/>
            <w:tcBorders>
              <w:left w:val="single" w:sz="4" w:space="0" w:color="auto"/>
              <w:right w:val="single" w:sz="4" w:space="0" w:color="auto"/>
            </w:tcBorders>
            <w:vAlign w:val="center"/>
          </w:tcPr>
          <w:p w14:paraId="25733DD1" w14:textId="77777777" w:rsidR="0041751E" w:rsidRDefault="0041751E" w:rsidP="006B4219">
            <w:pPr>
              <w:pStyle w:val="TAC"/>
              <w:overflowPunct w:val="0"/>
              <w:autoSpaceDE w:val="0"/>
              <w:autoSpaceDN w:val="0"/>
              <w:adjustRightInd w:val="0"/>
              <w:rPr>
                <w:lang w:eastAsia="zh-CN"/>
              </w:rPr>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117396A" w14:textId="77777777" w:rsidR="0041751E" w:rsidRDefault="0041751E" w:rsidP="006B4219">
            <w:pPr>
              <w:pStyle w:val="TAC"/>
            </w:pPr>
            <w:r>
              <w:t xml:space="preserve">5, </w:t>
            </w:r>
            <w:r>
              <w:rPr>
                <w:rFonts w:hint="eastAsia"/>
              </w:rPr>
              <w:t>1</w:t>
            </w:r>
            <w:r>
              <w:t>0, 15, 20, 30, 40, 45, 50</w:t>
            </w:r>
          </w:p>
        </w:tc>
        <w:tc>
          <w:tcPr>
            <w:tcW w:w="1360" w:type="dxa"/>
            <w:tcBorders>
              <w:left w:val="single" w:sz="4" w:space="0" w:color="auto"/>
              <w:bottom w:val="nil"/>
              <w:right w:val="single" w:sz="4" w:space="0" w:color="auto"/>
            </w:tcBorders>
            <w:shd w:val="clear" w:color="auto" w:fill="auto"/>
            <w:vAlign w:val="center"/>
          </w:tcPr>
          <w:p w14:paraId="03028415" w14:textId="77777777" w:rsidR="0041751E" w:rsidRDefault="0041751E" w:rsidP="006B4219">
            <w:pPr>
              <w:pStyle w:val="TAC"/>
              <w:overflowPunct w:val="0"/>
              <w:autoSpaceDE w:val="0"/>
              <w:autoSpaceDN w:val="0"/>
              <w:adjustRightInd w:val="0"/>
              <w:rPr>
                <w:lang w:eastAsia="zh-CN"/>
              </w:rPr>
            </w:pPr>
            <w:r>
              <w:rPr>
                <w:rFonts w:hint="eastAsia"/>
                <w:lang w:eastAsia="zh-CN"/>
              </w:rPr>
              <w:t>0</w:t>
            </w:r>
          </w:p>
        </w:tc>
      </w:tr>
      <w:tr w:rsidR="0041751E" w14:paraId="0B1B65F8" w14:textId="77777777" w:rsidTr="006B4219">
        <w:trPr>
          <w:trHeight w:val="187"/>
        </w:trPr>
        <w:tc>
          <w:tcPr>
            <w:tcW w:w="1983" w:type="dxa"/>
            <w:tcBorders>
              <w:top w:val="nil"/>
              <w:left w:val="single" w:sz="4" w:space="0" w:color="auto"/>
              <w:bottom w:val="nil"/>
              <w:right w:val="single" w:sz="4" w:space="0" w:color="auto"/>
            </w:tcBorders>
            <w:shd w:val="clear" w:color="auto" w:fill="auto"/>
            <w:vAlign w:val="center"/>
          </w:tcPr>
          <w:p w14:paraId="7F98A96B" w14:textId="77777777" w:rsidR="0041751E" w:rsidRDefault="0041751E" w:rsidP="006B421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EA86409" w14:textId="77777777" w:rsidR="0041751E" w:rsidRDefault="0041751E" w:rsidP="006B4219">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3D1271FB" w14:textId="77777777" w:rsidR="0041751E" w:rsidRDefault="0041751E" w:rsidP="006B4219">
            <w:pPr>
              <w:pStyle w:val="TAC"/>
              <w:overflowPunct w:val="0"/>
              <w:autoSpaceDE w:val="0"/>
              <w:autoSpaceDN w:val="0"/>
              <w:adjustRightInd w:val="0"/>
              <w:rPr>
                <w:lang w:eastAsia="zh-CN"/>
              </w:rPr>
            </w:pPr>
            <w:r>
              <w:rPr>
                <w:rFonts w:hint="eastAsia"/>
                <w:lang w:eastAsia="zh-CN"/>
              </w:rPr>
              <w:t>n</w:t>
            </w:r>
            <w:r>
              <w:rPr>
                <w:lang w:eastAsia="zh-CN"/>
              </w:rPr>
              <w:t>67</w:t>
            </w:r>
          </w:p>
        </w:tc>
        <w:tc>
          <w:tcPr>
            <w:tcW w:w="4081" w:type="dxa"/>
            <w:tcBorders>
              <w:top w:val="single" w:sz="4" w:space="0" w:color="auto"/>
              <w:left w:val="single" w:sz="4" w:space="0" w:color="auto"/>
              <w:bottom w:val="single" w:sz="4" w:space="0" w:color="auto"/>
              <w:right w:val="single" w:sz="4" w:space="0" w:color="auto"/>
            </w:tcBorders>
            <w:vAlign w:val="center"/>
          </w:tcPr>
          <w:p w14:paraId="07AB7351" w14:textId="77777777" w:rsidR="0041751E" w:rsidRDefault="0041751E" w:rsidP="006B4219">
            <w:pPr>
              <w:pStyle w:val="TAC"/>
            </w:pPr>
            <w:r>
              <w:t xml:space="preserve">5, </w:t>
            </w:r>
            <w:r w:rsidRPr="00FE1D75">
              <w:t>10, 15, 20</w:t>
            </w:r>
          </w:p>
        </w:tc>
        <w:tc>
          <w:tcPr>
            <w:tcW w:w="1360" w:type="dxa"/>
            <w:tcBorders>
              <w:top w:val="nil"/>
              <w:left w:val="single" w:sz="4" w:space="0" w:color="auto"/>
              <w:bottom w:val="nil"/>
              <w:right w:val="single" w:sz="4" w:space="0" w:color="auto"/>
            </w:tcBorders>
            <w:shd w:val="clear" w:color="auto" w:fill="auto"/>
            <w:vAlign w:val="center"/>
          </w:tcPr>
          <w:p w14:paraId="5773A8B1" w14:textId="77777777" w:rsidR="0041751E" w:rsidRDefault="0041751E" w:rsidP="006B4219">
            <w:pPr>
              <w:pStyle w:val="TAC"/>
              <w:overflowPunct w:val="0"/>
              <w:autoSpaceDE w:val="0"/>
              <w:autoSpaceDN w:val="0"/>
              <w:adjustRightInd w:val="0"/>
              <w:rPr>
                <w:lang w:eastAsia="zh-CN"/>
              </w:rPr>
            </w:pPr>
          </w:p>
        </w:tc>
      </w:tr>
      <w:tr w:rsidR="0041751E" w14:paraId="5F77AF5B" w14:textId="77777777" w:rsidTr="006B421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23A280" w14:textId="77777777" w:rsidR="0041751E" w:rsidRDefault="0041751E" w:rsidP="006B4219">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1DE650" w14:textId="77777777" w:rsidR="0041751E" w:rsidRDefault="0041751E" w:rsidP="006B4219">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1D194E6D" w14:textId="77777777" w:rsidR="0041751E" w:rsidRDefault="0041751E" w:rsidP="006B4219">
            <w:pPr>
              <w:pStyle w:val="TAC"/>
              <w:overflowPunct w:val="0"/>
              <w:autoSpaceDE w:val="0"/>
              <w:autoSpaceDN w:val="0"/>
              <w:adjustRightInd w:val="0"/>
              <w:rPr>
                <w:lang w:eastAsia="zh-CN"/>
              </w:rPr>
            </w:pPr>
            <w:r>
              <w:rPr>
                <w:rFonts w:hint="eastAsia"/>
                <w:lang w:eastAsia="zh-CN"/>
              </w:rPr>
              <w:t>n</w:t>
            </w:r>
            <w:r>
              <w:rPr>
                <w:lang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6EE26A63" w14:textId="77777777" w:rsidR="0041751E" w:rsidRPr="00C85666" w:rsidRDefault="0041751E" w:rsidP="006B4219">
            <w:pPr>
              <w:pStyle w:val="TAC"/>
              <w:rPr>
                <w:rFonts w:eastAsia="宋体"/>
                <w:lang w:eastAsia="zh-CN" w:bidi="ar"/>
              </w:rPr>
            </w:pPr>
            <w:r>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183A0B" w14:textId="77777777" w:rsidR="0041751E" w:rsidRDefault="0041751E" w:rsidP="006B4219">
            <w:pPr>
              <w:pStyle w:val="TAC"/>
              <w:overflowPunct w:val="0"/>
              <w:autoSpaceDE w:val="0"/>
              <w:autoSpaceDN w:val="0"/>
              <w:adjustRightInd w:val="0"/>
              <w:rPr>
                <w:lang w:eastAsia="zh-CN"/>
              </w:rPr>
            </w:pPr>
          </w:p>
        </w:tc>
      </w:tr>
    </w:tbl>
    <w:p w14:paraId="0D8F1D8A" w14:textId="77777777" w:rsidR="0041751E" w:rsidRDefault="0041751E" w:rsidP="0041751E">
      <w:pPr>
        <w:pStyle w:val="TH"/>
        <w:sectPr w:rsidR="0041751E">
          <w:pgSz w:w="11906" w:h="16838"/>
          <w:pgMar w:top="567" w:right="1134" w:bottom="709" w:left="1134" w:header="720" w:footer="720" w:gutter="0"/>
          <w:cols w:space="720"/>
          <w:docGrid w:linePitch="272"/>
        </w:sectPr>
      </w:pPr>
    </w:p>
    <w:p w14:paraId="466CE4B0" w14:textId="2E4FD5E3" w:rsidR="0041751E" w:rsidRDefault="0041751E" w:rsidP="0041751E">
      <w:pPr>
        <w:pStyle w:val="41"/>
      </w:pPr>
      <w:bookmarkStart w:id="499" w:name="_Toc136288448"/>
      <w:r>
        <w:rPr>
          <w:rFonts w:hint="eastAsia"/>
        </w:rPr>
        <w:lastRenderedPageBreak/>
        <w:t>5.</w:t>
      </w:r>
      <w:r>
        <w:t>47</w:t>
      </w:r>
      <w:r>
        <w:rPr>
          <w:rFonts w:hint="eastAsia"/>
        </w:rPr>
        <w:t>.</w:t>
      </w:r>
      <w:r>
        <w:t>1</w:t>
      </w:r>
      <w:r>
        <w:rPr>
          <w:rFonts w:hint="eastAsia"/>
        </w:rPr>
        <w:t>.3</w:t>
      </w:r>
      <w:r>
        <w:tab/>
      </w:r>
      <w:r w:rsidRPr="000469EC">
        <w:t>∆T</w:t>
      </w:r>
      <w:r w:rsidRPr="000469EC">
        <w:rPr>
          <w:vertAlign w:val="subscript"/>
        </w:rPr>
        <w:t>IB</w:t>
      </w:r>
      <w:r w:rsidRPr="000469EC">
        <w:rPr>
          <w:rFonts w:hint="eastAsia"/>
          <w:vertAlign w:val="subscript"/>
        </w:rPr>
        <w:t>,c</w:t>
      </w:r>
      <w:r w:rsidRPr="000469EC">
        <w:t xml:space="preserve"> and ∆R</w:t>
      </w:r>
      <w:r w:rsidRPr="000469EC">
        <w:rPr>
          <w:vertAlign w:val="subscript"/>
        </w:rPr>
        <w:t>IB</w:t>
      </w:r>
      <w:r w:rsidRPr="000469EC">
        <w:rPr>
          <w:rFonts w:hint="eastAsia"/>
          <w:vertAlign w:val="subscript"/>
        </w:rPr>
        <w:t>,c</w:t>
      </w:r>
      <w:r w:rsidRPr="000469EC">
        <w:t xml:space="preserve"> values</w:t>
      </w:r>
      <w:bookmarkEnd w:id="499"/>
    </w:p>
    <w:p w14:paraId="5A8E1E8F" w14:textId="77777777" w:rsidR="0041751E" w:rsidRDefault="0041751E" w:rsidP="0041751E">
      <w:r>
        <w:t xml:space="preserve">For </w:t>
      </w:r>
      <w:r w:rsidRPr="00B83D08">
        <w:rPr>
          <w:rFonts w:ascii="Arial" w:hAnsi="Arial"/>
          <w:color w:val="000000"/>
          <w:sz w:val="18"/>
        </w:rPr>
        <w:t>CA_n1-n67-n78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397859">
        <w:t>CA_n1-n18-n77</w:t>
      </w:r>
      <w:r>
        <w:t xml:space="preserve"> and are given in the tables below.</w:t>
      </w:r>
    </w:p>
    <w:p w14:paraId="19374000" w14:textId="51B71F2A" w:rsidR="0041751E" w:rsidRDefault="0041751E" w:rsidP="0041751E">
      <w:pPr>
        <w:pStyle w:val="TH"/>
        <w:rPr>
          <w:rFonts w:cs="Arial"/>
        </w:rPr>
      </w:pPr>
      <w:r>
        <w:rPr>
          <w:rFonts w:cs="Arial"/>
        </w:rPr>
        <w:t xml:space="preserve">Table </w:t>
      </w:r>
      <w:r>
        <w:rPr>
          <w:rFonts w:cs="Arial" w:hint="eastAsia"/>
        </w:rPr>
        <w:t>5.</w:t>
      </w:r>
      <w:r>
        <w:rPr>
          <w:rFonts w:cs="Arial"/>
        </w:rPr>
        <w:t>47.1.3-1: ΔT</w:t>
      </w:r>
      <w:r w:rsidRPr="000469EC">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41751E" w14:paraId="46F511D1" w14:textId="77777777" w:rsidTr="006B4219">
        <w:trPr>
          <w:jc w:val="center"/>
        </w:trPr>
        <w:tc>
          <w:tcPr>
            <w:tcW w:w="2336" w:type="dxa"/>
            <w:vMerge w:val="restart"/>
            <w:tcBorders>
              <w:top w:val="single" w:sz="4" w:space="0" w:color="auto"/>
              <w:left w:val="single" w:sz="4" w:space="0" w:color="auto"/>
              <w:right w:val="single" w:sz="4" w:space="0" w:color="auto"/>
            </w:tcBorders>
          </w:tcPr>
          <w:p w14:paraId="779EF0A0" w14:textId="77777777" w:rsidR="0041751E" w:rsidRDefault="0041751E" w:rsidP="006B4219">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78225E9" w14:textId="77777777" w:rsidR="0041751E" w:rsidRDefault="0041751E" w:rsidP="006B4219">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41751E" w14:paraId="0E0F0682" w14:textId="77777777" w:rsidTr="006B4219">
        <w:trPr>
          <w:jc w:val="center"/>
        </w:trPr>
        <w:tc>
          <w:tcPr>
            <w:tcW w:w="2336" w:type="dxa"/>
            <w:vMerge/>
            <w:tcBorders>
              <w:left w:val="single" w:sz="4" w:space="0" w:color="auto"/>
              <w:bottom w:val="single" w:sz="4" w:space="0" w:color="auto"/>
              <w:right w:val="single" w:sz="4" w:space="0" w:color="auto"/>
            </w:tcBorders>
          </w:tcPr>
          <w:p w14:paraId="42B96547" w14:textId="77777777" w:rsidR="0041751E" w:rsidRDefault="0041751E" w:rsidP="006B4219">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D6F3347" w14:textId="77777777" w:rsidR="0041751E" w:rsidRDefault="0041751E" w:rsidP="006B4219">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41751E" w14:paraId="1F4F936D" w14:textId="77777777" w:rsidTr="006B421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179694A" w14:textId="77777777" w:rsidR="0041751E" w:rsidRDefault="0041751E" w:rsidP="006B4219">
            <w:pPr>
              <w:keepNext/>
              <w:keepLines/>
              <w:spacing w:after="0"/>
              <w:jc w:val="center"/>
              <w:rPr>
                <w:rFonts w:ascii="Arial" w:eastAsia="宋体" w:hAnsi="Arial"/>
                <w:sz w:val="18"/>
                <w:lang w:val="en-US" w:eastAsia="zh-CN"/>
              </w:rPr>
            </w:pPr>
            <w:r w:rsidRPr="00B83D08">
              <w:rPr>
                <w:rFonts w:ascii="Arial" w:hAnsi="Arial"/>
                <w:color w:val="000000"/>
                <w:sz w:val="18"/>
              </w:rPr>
              <w:t>CA_n1-n67-n78</w:t>
            </w:r>
          </w:p>
        </w:tc>
        <w:tc>
          <w:tcPr>
            <w:tcW w:w="1968" w:type="dxa"/>
            <w:tcBorders>
              <w:top w:val="single" w:sz="4" w:space="0" w:color="auto"/>
              <w:left w:val="single" w:sz="4" w:space="0" w:color="auto"/>
              <w:bottom w:val="single" w:sz="4" w:space="0" w:color="auto"/>
              <w:right w:val="single" w:sz="4" w:space="0" w:color="auto"/>
            </w:tcBorders>
            <w:vAlign w:val="center"/>
          </w:tcPr>
          <w:p w14:paraId="59C92156" w14:textId="77777777" w:rsidR="0041751E" w:rsidRPr="006528A1" w:rsidRDefault="0041751E" w:rsidP="006B4219">
            <w:pPr>
              <w:keepNext/>
              <w:keepLines/>
              <w:spacing w:after="0"/>
              <w:jc w:val="center"/>
              <w:rPr>
                <w:rFonts w:ascii="Arial" w:hAnsi="Arial"/>
                <w:color w:val="000000"/>
                <w:sz w:val="18"/>
              </w:rPr>
            </w:pPr>
            <w:r w:rsidRPr="006528A1">
              <w:rPr>
                <w:rFonts w:ascii="Arial" w:hAnsi="Arial"/>
                <w:color w:val="000000"/>
                <w:sz w:val="18"/>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410B7FC" w14:textId="77777777" w:rsidR="0041751E" w:rsidRPr="006528A1" w:rsidRDefault="0041751E" w:rsidP="006B4219">
            <w:pPr>
              <w:keepNext/>
              <w:keepLines/>
              <w:spacing w:after="0"/>
              <w:jc w:val="center"/>
              <w:rPr>
                <w:rFonts w:ascii="Arial" w:hAnsi="Arial"/>
                <w:color w:val="000000"/>
                <w:sz w:val="18"/>
              </w:rPr>
            </w:pPr>
            <w:r>
              <w:rPr>
                <w:rFonts w:ascii="Arial" w:eastAsia="等线" w:hAnsi="Arial"/>
                <w:color w:val="000000"/>
                <w:sz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606F0CEC" w14:textId="77777777" w:rsidR="0041751E" w:rsidRPr="006528A1" w:rsidRDefault="0041751E" w:rsidP="006B4219">
            <w:pPr>
              <w:keepNext/>
              <w:keepLines/>
              <w:spacing w:after="0"/>
              <w:jc w:val="center"/>
              <w:rPr>
                <w:rFonts w:ascii="Arial" w:hAnsi="Arial"/>
                <w:color w:val="000000"/>
                <w:sz w:val="18"/>
              </w:rPr>
            </w:pPr>
            <w:r w:rsidRPr="006528A1">
              <w:rPr>
                <w:rFonts w:ascii="Arial" w:hAnsi="Arial" w:hint="eastAsia"/>
                <w:color w:val="000000"/>
                <w:sz w:val="18"/>
              </w:rPr>
              <w:t>0</w:t>
            </w:r>
            <w:r w:rsidRPr="006528A1">
              <w:rPr>
                <w:rFonts w:ascii="Arial" w:hAnsi="Arial"/>
                <w:color w:val="000000"/>
                <w:sz w:val="18"/>
              </w:rPr>
              <w:t>.8</w:t>
            </w:r>
          </w:p>
        </w:tc>
      </w:tr>
      <w:tr w:rsidR="0041751E" w14:paraId="1D965511" w14:textId="77777777" w:rsidTr="006B4219">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4AD78055" w14:textId="77777777" w:rsidR="0041751E" w:rsidRPr="00901DE9" w:rsidRDefault="0041751E" w:rsidP="006B4219">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48631E83" w14:textId="77777777" w:rsidR="0041751E" w:rsidRDefault="0041751E" w:rsidP="006B4219">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2B4A3FF9" w14:textId="77777777" w:rsidR="0041751E" w:rsidRDefault="0041751E" w:rsidP="0041751E">
      <w:pPr>
        <w:rPr>
          <w:lang w:eastAsia="ko-KR"/>
        </w:rPr>
      </w:pPr>
    </w:p>
    <w:p w14:paraId="5A850248" w14:textId="058F5E7D" w:rsidR="0041751E" w:rsidRDefault="0041751E" w:rsidP="0041751E">
      <w:pPr>
        <w:pStyle w:val="TH"/>
      </w:pPr>
      <w:r>
        <w:rPr>
          <w:rFonts w:cs="Arial"/>
        </w:rPr>
        <w:t>Table 5.47.1.3-2: ΔR</w:t>
      </w:r>
      <w:r w:rsidRPr="000469EC">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41751E" w:rsidRPr="00F92868" w14:paraId="2DFBD047" w14:textId="77777777" w:rsidTr="006B4219">
        <w:trPr>
          <w:trHeight w:val="187"/>
          <w:jc w:val="center"/>
        </w:trPr>
        <w:tc>
          <w:tcPr>
            <w:tcW w:w="1594" w:type="dxa"/>
            <w:vMerge w:val="restart"/>
          </w:tcPr>
          <w:p w14:paraId="3BB5614B" w14:textId="77777777" w:rsidR="0041751E" w:rsidRPr="00F92868" w:rsidRDefault="0041751E" w:rsidP="006B4219">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38624B9E" w14:textId="77777777" w:rsidR="0041751E" w:rsidRPr="00F92868" w:rsidRDefault="0041751E" w:rsidP="006B4219">
            <w:pPr>
              <w:keepNext/>
              <w:keepLines/>
              <w:spacing w:after="0"/>
              <w:jc w:val="center"/>
              <w:rPr>
                <w:rFonts w:ascii="Arial" w:eastAsia="等线" w:hAnsi="Arial"/>
                <w:b/>
                <w:sz w:val="18"/>
              </w:rPr>
            </w:pPr>
            <w:r w:rsidRPr="00901DE9">
              <w:rPr>
                <w:rFonts w:ascii="Arial" w:eastAsia="等线" w:hAnsi="Arial"/>
                <w:b/>
                <w:sz w:val="18"/>
              </w:rPr>
              <w:t>ΔR</w:t>
            </w:r>
            <w:r w:rsidRPr="00901DE9">
              <w:rPr>
                <w:rFonts w:ascii="Arial" w:eastAsia="等线" w:hAnsi="Arial"/>
                <w:b/>
                <w:sz w:val="18"/>
                <w:vertAlign w:val="subscript"/>
              </w:rPr>
              <w:t>IB,c</w:t>
            </w:r>
            <w:r w:rsidRPr="00901DE9">
              <w:rPr>
                <w:rFonts w:ascii="Arial" w:eastAsia="等线" w:hAnsi="Arial"/>
                <w:b/>
                <w:sz w:val="18"/>
              </w:rPr>
              <w:t xml:space="preserve"> for NR bands (dB)</w:t>
            </w:r>
            <w:r w:rsidRPr="00901DE9">
              <w:rPr>
                <w:rFonts w:ascii="Arial" w:eastAsia="等线" w:hAnsi="Arial"/>
                <w:b/>
                <w:sz w:val="18"/>
                <w:vertAlign w:val="superscript"/>
              </w:rPr>
              <w:t>9</w:t>
            </w:r>
          </w:p>
        </w:tc>
      </w:tr>
      <w:tr w:rsidR="0041751E" w:rsidRPr="00F92868" w14:paraId="6930BDF6" w14:textId="77777777" w:rsidTr="006B4219">
        <w:trPr>
          <w:trHeight w:val="187"/>
          <w:jc w:val="center"/>
        </w:trPr>
        <w:tc>
          <w:tcPr>
            <w:tcW w:w="1594" w:type="dxa"/>
            <w:vMerge/>
            <w:tcBorders>
              <w:bottom w:val="single" w:sz="4" w:space="0" w:color="auto"/>
            </w:tcBorders>
          </w:tcPr>
          <w:p w14:paraId="30721281" w14:textId="77777777" w:rsidR="0041751E" w:rsidRPr="00F92868" w:rsidRDefault="0041751E" w:rsidP="006B4219">
            <w:pPr>
              <w:keepNext/>
              <w:keepLines/>
              <w:spacing w:after="0"/>
              <w:jc w:val="center"/>
              <w:rPr>
                <w:rFonts w:ascii="Arial" w:eastAsia="等线" w:hAnsi="Arial"/>
                <w:b/>
                <w:sz w:val="18"/>
              </w:rPr>
            </w:pPr>
          </w:p>
        </w:tc>
        <w:tc>
          <w:tcPr>
            <w:tcW w:w="5845" w:type="dxa"/>
            <w:gridSpan w:val="3"/>
            <w:vAlign w:val="center"/>
          </w:tcPr>
          <w:p w14:paraId="233CA91F" w14:textId="77777777" w:rsidR="0041751E" w:rsidRPr="00F92868" w:rsidRDefault="0041751E" w:rsidP="006B4219">
            <w:pPr>
              <w:keepNext/>
              <w:keepLines/>
              <w:spacing w:after="0"/>
              <w:jc w:val="center"/>
              <w:rPr>
                <w:rFonts w:ascii="Arial" w:eastAsia="等线" w:hAnsi="Arial"/>
                <w:b/>
                <w:sz w:val="18"/>
              </w:rPr>
            </w:pPr>
            <w:r w:rsidRPr="00901DE9">
              <w:rPr>
                <w:rFonts w:ascii="Arial" w:eastAsia="等线" w:hAnsi="Arial"/>
                <w:b/>
                <w:sz w:val="18"/>
              </w:rPr>
              <w:t>Component band in order of bands in configuration</w:t>
            </w:r>
            <w:r w:rsidRPr="00901DE9">
              <w:rPr>
                <w:rFonts w:ascii="Arial" w:eastAsia="等线" w:hAnsi="Arial"/>
                <w:b/>
                <w:sz w:val="18"/>
                <w:vertAlign w:val="superscript"/>
              </w:rPr>
              <w:t>10</w:t>
            </w:r>
          </w:p>
        </w:tc>
      </w:tr>
      <w:tr w:rsidR="0041751E" w:rsidRPr="00F92868" w14:paraId="577E1191" w14:textId="77777777" w:rsidTr="006B4219">
        <w:trPr>
          <w:trHeight w:val="187"/>
          <w:jc w:val="center"/>
        </w:trPr>
        <w:tc>
          <w:tcPr>
            <w:tcW w:w="1594" w:type="dxa"/>
            <w:shd w:val="clear" w:color="auto" w:fill="auto"/>
          </w:tcPr>
          <w:p w14:paraId="0DF46CF3" w14:textId="77777777" w:rsidR="0041751E" w:rsidRPr="00F92868" w:rsidRDefault="0041751E" w:rsidP="006B4219">
            <w:pPr>
              <w:keepNext/>
              <w:keepLines/>
              <w:spacing w:after="0"/>
              <w:jc w:val="center"/>
              <w:rPr>
                <w:rFonts w:ascii="Arial" w:eastAsia="等线" w:hAnsi="Arial"/>
                <w:sz w:val="18"/>
              </w:rPr>
            </w:pPr>
            <w:r w:rsidRPr="00B83D08">
              <w:rPr>
                <w:rFonts w:ascii="Arial" w:hAnsi="Arial"/>
                <w:color w:val="000000"/>
                <w:sz w:val="18"/>
              </w:rPr>
              <w:t>CA_n1-n67-n78</w:t>
            </w:r>
          </w:p>
        </w:tc>
        <w:tc>
          <w:tcPr>
            <w:tcW w:w="1948" w:type="dxa"/>
            <w:vAlign w:val="center"/>
          </w:tcPr>
          <w:p w14:paraId="75044CF0" w14:textId="77777777" w:rsidR="0041751E" w:rsidRPr="00E600EA" w:rsidRDefault="0041751E" w:rsidP="006B4219">
            <w:pPr>
              <w:keepNext/>
              <w:keepLines/>
              <w:spacing w:after="0"/>
              <w:jc w:val="center"/>
              <w:rPr>
                <w:rFonts w:ascii="Arial" w:hAnsi="Arial"/>
                <w:color w:val="000000"/>
                <w:sz w:val="18"/>
              </w:rPr>
            </w:pPr>
            <w:r w:rsidRPr="00E600EA">
              <w:rPr>
                <w:rFonts w:ascii="Arial" w:hAnsi="Arial"/>
                <w:color w:val="000000"/>
                <w:sz w:val="18"/>
              </w:rPr>
              <w:t>-</w:t>
            </w:r>
          </w:p>
        </w:tc>
        <w:tc>
          <w:tcPr>
            <w:tcW w:w="1948" w:type="dxa"/>
            <w:vAlign w:val="center"/>
          </w:tcPr>
          <w:p w14:paraId="410888E6" w14:textId="77777777" w:rsidR="0041751E" w:rsidRPr="00E600EA" w:rsidRDefault="0041751E" w:rsidP="006B4219">
            <w:pPr>
              <w:keepNext/>
              <w:keepLines/>
              <w:spacing w:after="0"/>
              <w:jc w:val="center"/>
              <w:rPr>
                <w:rFonts w:ascii="Arial" w:hAnsi="Arial"/>
                <w:color w:val="000000"/>
                <w:sz w:val="18"/>
              </w:rPr>
            </w:pPr>
            <w:r w:rsidRPr="00E600EA">
              <w:rPr>
                <w:rFonts w:ascii="Arial" w:hAnsi="Arial" w:hint="eastAsia"/>
                <w:color w:val="000000"/>
                <w:sz w:val="18"/>
              </w:rPr>
              <w:t>-</w:t>
            </w:r>
          </w:p>
        </w:tc>
        <w:tc>
          <w:tcPr>
            <w:tcW w:w="1949" w:type="dxa"/>
            <w:vAlign w:val="center"/>
          </w:tcPr>
          <w:p w14:paraId="7F78C72D" w14:textId="77777777" w:rsidR="0041751E" w:rsidRPr="00E600EA" w:rsidRDefault="0041751E" w:rsidP="006B4219">
            <w:pPr>
              <w:keepNext/>
              <w:keepLines/>
              <w:spacing w:after="0"/>
              <w:jc w:val="center"/>
              <w:rPr>
                <w:rFonts w:ascii="Arial" w:hAnsi="Arial"/>
                <w:color w:val="000000"/>
                <w:sz w:val="18"/>
              </w:rPr>
            </w:pPr>
            <w:r w:rsidRPr="00E600EA">
              <w:rPr>
                <w:rFonts w:ascii="Arial" w:hAnsi="Arial" w:hint="eastAsia"/>
                <w:color w:val="000000"/>
                <w:sz w:val="18"/>
              </w:rPr>
              <w:t>0</w:t>
            </w:r>
            <w:r w:rsidRPr="00E600EA">
              <w:rPr>
                <w:rFonts w:ascii="Arial" w:hAnsi="Arial"/>
                <w:color w:val="000000"/>
                <w:sz w:val="18"/>
              </w:rPr>
              <w:t>.5</w:t>
            </w:r>
          </w:p>
        </w:tc>
      </w:tr>
      <w:tr w:rsidR="0041751E" w:rsidRPr="00F92868" w14:paraId="3BC2ECD5" w14:textId="77777777" w:rsidTr="006B4219">
        <w:trPr>
          <w:trHeight w:val="187"/>
          <w:jc w:val="center"/>
        </w:trPr>
        <w:tc>
          <w:tcPr>
            <w:tcW w:w="7439" w:type="dxa"/>
            <w:gridSpan w:val="4"/>
            <w:tcBorders>
              <w:bottom w:val="single" w:sz="4" w:space="0" w:color="auto"/>
            </w:tcBorders>
            <w:shd w:val="clear" w:color="auto" w:fill="auto"/>
          </w:tcPr>
          <w:p w14:paraId="1A74CA36" w14:textId="77777777" w:rsidR="0041751E" w:rsidRPr="00901DE9" w:rsidRDefault="0041751E" w:rsidP="006B4219">
            <w:pPr>
              <w:keepLines/>
              <w:spacing w:after="0"/>
              <w:ind w:left="870" w:hanging="870"/>
              <w:rPr>
                <w:rFonts w:eastAsia="等线" w:cs="Arial"/>
                <w:lang w:eastAsia="ja-JP"/>
              </w:rPr>
            </w:pPr>
            <w:r w:rsidRPr="00901DE9">
              <w:rPr>
                <w:rFonts w:ascii="Arial" w:eastAsia="等线" w:hAnsi="Arial" w:cs="Arial"/>
                <w:sz w:val="18"/>
                <w:lang w:eastAsia="ja-JP"/>
              </w:rPr>
              <w:t>NOTE 9:</w:t>
            </w:r>
            <w:r w:rsidRPr="00901DE9">
              <w:rPr>
                <w:rFonts w:ascii="Arial" w:eastAsia="等线" w:hAnsi="Arial" w:cs="Arial"/>
                <w:sz w:val="18"/>
                <w:lang w:eastAsia="ja-JP"/>
              </w:rPr>
              <w:tab/>
              <w:t xml:space="preserve"> “-” denotes ΔR</w:t>
            </w:r>
            <w:r w:rsidRPr="00901DE9">
              <w:rPr>
                <w:rFonts w:ascii="Arial" w:eastAsia="等线" w:hAnsi="Arial" w:cs="Arial"/>
                <w:sz w:val="18"/>
                <w:vertAlign w:val="subscript"/>
                <w:lang w:eastAsia="ja-JP"/>
              </w:rPr>
              <w:t>IB,c</w:t>
            </w:r>
            <w:r w:rsidRPr="00901DE9">
              <w:rPr>
                <w:rFonts w:ascii="Arial" w:eastAsia="等线" w:hAnsi="Arial" w:cs="Arial"/>
                <w:sz w:val="18"/>
                <w:lang w:eastAsia="ja-JP"/>
              </w:rPr>
              <w:t xml:space="preserve"> = 0.</w:t>
            </w:r>
          </w:p>
          <w:p w14:paraId="0D7E27A0" w14:textId="77777777" w:rsidR="0041751E" w:rsidRDefault="0041751E" w:rsidP="006B4219">
            <w:pPr>
              <w:keepLines/>
              <w:spacing w:after="0"/>
              <w:ind w:left="870" w:hanging="870"/>
              <w:rPr>
                <w:rFonts w:ascii="Arial" w:eastAsia="等线" w:hAnsi="Arial"/>
                <w:color w:val="000000"/>
                <w:sz w:val="18"/>
                <w:lang w:val="en-US" w:eastAsia="zh-CN"/>
              </w:rPr>
            </w:pPr>
            <w:r w:rsidRPr="00901DE9">
              <w:rPr>
                <w:rFonts w:ascii="Arial" w:eastAsia="等线" w:hAnsi="Arial" w:cs="Arial"/>
                <w:sz w:val="18"/>
                <w:lang w:eastAsia="ja-JP"/>
              </w:rPr>
              <w:t>NOTE 10:</w:t>
            </w:r>
            <w:r w:rsidRPr="00901DE9">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901DE9">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901DE9">
              <w:rPr>
                <w:rFonts w:ascii="Arial" w:eastAsia="等线" w:hAnsi="Arial" w:cs="Arial"/>
                <w:sz w:val="18"/>
                <w:lang w:eastAsia="ja-JP"/>
              </w:rPr>
              <w:t>.</w:t>
            </w:r>
          </w:p>
        </w:tc>
      </w:tr>
    </w:tbl>
    <w:p w14:paraId="40047AB3" w14:textId="77777777" w:rsidR="0041751E" w:rsidRDefault="0041751E" w:rsidP="0041751E"/>
    <w:p w14:paraId="06E3FE45" w14:textId="40361945" w:rsidR="0041751E" w:rsidRPr="00A20126" w:rsidRDefault="0041751E" w:rsidP="0041751E">
      <w:pPr>
        <w:pStyle w:val="31"/>
      </w:pPr>
      <w:bookmarkStart w:id="500" w:name="_Toc136288449"/>
      <w:r>
        <w:t>5.47.2</w:t>
      </w:r>
      <w:r>
        <w:tab/>
      </w:r>
      <w:r w:rsidRPr="00A20126">
        <w:t>Specific for 2 bands UL CA</w:t>
      </w:r>
      <w:bookmarkEnd w:id="500"/>
    </w:p>
    <w:p w14:paraId="739E5D5A" w14:textId="237EB358" w:rsidR="0041751E" w:rsidRPr="00A20126" w:rsidRDefault="0041751E" w:rsidP="0041751E">
      <w:pPr>
        <w:pStyle w:val="41"/>
      </w:pPr>
      <w:bookmarkStart w:id="501" w:name="_Toc136288450"/>
      <w:r>
        <w:rPr>
          <w:rFonts w:hint="eastAsia"/>
        </w:rPr>
        <w:t>5.</w:t>
      </w:r>
      <w:r>
        <w:t>47</w:t>
      </w:r>
      <w:r>
        <w:rPr>
          <w:rFonts w:hint="eastAsia"/>
        </w:rPr>
        <w:t>.2</w:t>
      </w:r>
      <w:r>
        <w:t>.1</w:t>
      </w:r>
      <w:r>
        <w:tab/>
      </w:r>
      <w:r>
        <w:rPr>
          <w:rFonts w:hint="eastAsia"/>
        </w:rPr>
        <w:t>UE co-existence studies</w:t>
      </w:r>
      <w:bookmarkEnd w:id="501"/>
    </w:p>
    <w:p w14:paraId="1D70400E" w14:textId="77777777" w:rsidR="0041751E" w:rsidRDefault="0041751E" w:rsidP="0041751E">
      <w:pPr>
        <w:pStyle w:val="Guidance"/>
        <w:rPr>
          <w:rFonts w:eastAsia="宋体"/>
          <w:i w:val="0"/>
          <w:color w:val="auto"/>
          <w:szCs w:val="22"/>
          <w:lang w:val="en-US" w:eastAsia="zh-CN"/>
        </w:rPr>
      </w:pPr>
      <w:r>
        <w:rPr>
          <w:rFonts w:eastAsia="宋体"/>
          <w:i w:val="0"/>
          <w:color w:val="auto"/>
          <w:szCs w:val="22"/>
          <w:lang w:val="en-US" w:eastAsia="zh-CN"/>
        </w:rPr>
        <w:t>UL n1-n78 gives IMD5 into DL n67.</w:t>
      </w:r>
    </w:p>
    <w:p w14:paraId="76562463" w14:textId="4B92376C" w:rsidR="0041751E" w:rsidRPr="00A20126" w:rsidRDefault="0041751E" w:rsidP="0041751E">
      <w:pPr>
        <w:pStyle w:val="41"/>
      </w:pPr>
      <w:bookmarkStart w:id="502" w:name="_Toc136288451"/>
      <w:r>
        <w:rPr>
          <w:rFonts w:hint="eastAsia"/>
        </w:rPr>
        <w:t>5.</w:t>
      </w:r>
      <w:r>
        <w:t>47</w:t>
      </w:r>
      <w:r>
        <w:rPr>
          <w:rFonts w:hint="eastAsia"/>
        </w:rPr>
        <w:t>.2</w:t>
      </w:r>
      <w:r w:rsidRPr="00A20126">
        <w:t>.2</w:t>
      </w:r>
      <w:r w:rsidRPr="00A20126">
        <w:tab/>
        <w:t>REFSENS requirements</w:t>
      </w:r>
      <w:bookmarkEnd w:id="502"/>
    </w:p>
    <w:p w14:paraId="61BED8DB" w14:textId="77777777" w:rsidR="0041751E" w:rsidRDefault="0041751E" w:rsidP="0041751E">
      <w:r>
        <w:t xml:space="preserve">Based on the co-existence studies there is a need to define MSD values. MSD value from </w:t>
      </w:r>
      <w:r w:rsidRPr="00351B03">
        <w:t>CA_n1-n18-n41</w:t>
      </w:r>
      <w:r>
        <w:t xml:space="preserve"> is reused.</w:t>
      </w:r>
    </w:p>
    <w:p w14:paraId="7192432A" w14:textId="2A6A658A" w:rsidR="0041751E" w:rsidRDefault="0041751E" w:rsidP="0041751E">
      <w:pPr>
        <w:pStyle w:val="TH"/>
        <w:rPr>
          <w:rFonts w:cs="Arial"/>
        </w:rPr>
      </w:pPr>
      <w:r>
        <w:rPr>
          <w:rFonts w:cs="Arial"/>
        </w:rPr>
        <w:t>Table 5.47.2</w:t>
      </w:r>
      <w:r w:rsidRPr="00A20126">
        <w:rPr>
          <w:rFonts w:cs="Arial"/>
        </w:rPr>
        <w:t>.</w:t>
      </w:r>
      <w:r>
        <w:rPr>
          <w:rFonts w:cs="Arial"/>
        </w:rPr>
        <w:t xml:space="preserve">2-1: </w:t>
      </w:r>
      <w:r w:rsidRPr="00A20126">
        <w:rPr>
          <w:rFonts w:cs="Arial"/>
        </w:rPr>
        <w:t xml:space="preserve">3DL/2UL </w:t>
      </w:r>
      <w:r>
        <w:rPr>
          <w:rFonts w:cs="Arial"/>
        </w:rPr>
        <w:t>inter-band</w:t>
      </w:r>
      <w:r w:rsidRPr="00A20126">
        <w:rPr>
          <w:rFonts w:cs="Arial"/>
        </w:rPr>
        <w:t xml:space="preserve"> 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41751E" w14:paraId="252C324F" w14:textId="77777777" w:rsidTr="006B4219">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3279AE5" w14:textId="77777777" w:rsidR="0041751E" w:rsidRDefault="0041751E" w:rsidP="006B4219">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16E07C0" w14:textId="77777777" w:rsidR="0041751E" w:rsidRDefault="0041751E" w:rsidP="006B4219">
            <w:pPr>
              <w:pStyle w:val="TAH"/>
            </w:pPr>
            <w:r>
              <w:t>Source of IMD</w:t>
            </w:r>
          </w:p>
        </w:tc>
      </w:tr>
      <w:tr w:rsidR="0041751E" w14:paraId="5036805A" w14:textId="77777777" w:rsidTr="006B4219">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B92C75C" w14:textId="77777777" w:rsidR="0041751E" w:rsidRDefault="0041751E" w:rsidP="006B4219">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8F6D2EA" w14:textId="77777777" w:rsidR="0041751E" w:rsidRDefault="0041751E" w:rsidP="006B4219">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70062137" w14:textId="77777777" w:rsidR="0041751E" w:rsidRDefault="0041751E" w:rsidP="006B4219">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36351C63" w14:textId="77777777" w:rsidR="0041751E" w:rsidRDefault="0041751E" w:rsidP="006B4219">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2E8EE0E6" w14:textId="77777777" w:rsidR="0041751E" w:rsidRDefault="0041751E" w:rsidP="006B4219">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3A56B6B7" w14:textId="77777777" w:rsidR="0041751E" w:rsidRDefault="0041751E" w:rsidP="006B4219">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2BAC582F" w14:textId="77777777" w:rsidR="0041751E" w:rsidRDefault="0041751E" w:rsidP="006B4219">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0DBFC46A" w14:textId="77777777" w:rsidR="0041751E" w:rsidRDefault="0041751E" w:rsidP="006B4219">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10DED8F9" w14:textId="77777777" w:rsidR="0041751E" w:rsidRDefault="0041751E" w:rsidP="006B4219">
            <w:pPr>
              <w:pStyle w:val="TAH"/>
            </w:pPr>
          </w:p>
        </w:tc>
      </w:tr>
      <w:tr w:rsidR="0041751E" w14:paraId="78FE57BE" w14:textId="77777777" w:rsidTr="006B421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5E6E9DD" w14:textId="77777777" w:rsidR="0041751E" w:rsidRDefault="0041751E" w:rsidP="006B4219">
            <w:pPr>
              <w:pStyle w:val="TAC"/>
              <w:rPr>
                <w:lang w:val="en-US" w:eastAsia="zh-CN"/>
              </w:rPr>
            </w:pPr>
            <w:r w:rsidRPr="00B83D08">
              <w:rPr>
                <w:color w:val="000000"/>
              </w:rPr>
              <w:t>CA_n1-n67-n78</w:t>
            </w:r>
          </w:p>
        </w:tc>
        <w:tc>
          <w:tcPr>
            <w:tcW w:w="1146" w:type="dxa"/>
            <w:tcBorders>
              <w:top w:val="single" w:sz="4" w:space="0" w:color="auto"/>
              <w:left w:val="single" w:sz="4" w:space="0" w:color="auto"/>
              <w:right w:val="single" w:sz="4" w:space="0" w:color="auto"/>
            </w:tcBorders>
            <w:vAlign w:val="center"/>
          </w:tcPr>
          <w:p w14:paraId="16A6B614" w14:textId="77777777" w:rsidR="0041751E" w:rsidRDefault="0041751E" w:rsidP="006B4219">
            <w:pPr>
              <w:pStyle w:val="TAC"/>
              <w:rPr>
                <w:lang w:val="en-US" w:eastAsia="ko-KR"/>
              </w:rPr>
            </w:pPr>
            <w:r>
              <w:rPr>
                <w:rFonts w:hint="eastAsia"/>
                <w:lang w:val="en-US" w:eastAsia="zh-CN"/>
              </w:rPr>
              <w:t>n</w:t>
            </w:r>
            <w:r>
              <w:rPr>
                <w:lang w:val="en-US" w:eastAsia="zh-CN"/>
              </w:rPr>
              <w:t>1</w:t>
            </w:r>
          </w:p>
        </w:tc>
        <w:tc>
          <w:tcPr>
            <w:tcW w:w="960" w:type="dxa"/>
            <w:tcBorders>
              <w:top w:val="single" w:sz="4" w:space="0" w:color="auto"/>
              <w:left w:val="single" w:sz="4" w:space="0" w:color="auto"/>
              <w:right w:val="single" w:sz="4" w:space="0" w:color="auto"/>
            </w:tcBorders>
          </w:tcPr>
          <w:p w14:paraId="14A3DB3C" w14:textId="77777777" w:rsidR="0041751E" w:rsidRDefault="0041751E" w:rsidP="006B4219">
            <w:pPr>
              <w:pStyle w:val="TAC"/>
              <w:rPr>
                <w:lang w:val="en-US" w:eastAsia="ko-KR"/>
              </w:rPr>
            </w:pPr>
            <w:r>
              <w:rPr>
                <w:rFonts w:cs="Arial" w:hint="eastAsia"/>
                <w:szCs w:val="18"/>
                <w:lang w:eastAsia="ja-JP"/>
              </w:rPr>
              <w:t>19</w:t>
            </w:r>
            <w:r>
              <w:rPr>
                <w:rFonts w:cs="Arial"/>
                <w:szCs w:val="18"/>
                <w:lang w:eastAsia="ja-JP"/>
              </w:rPr>
              <w:t>70</w:t>
            </w:r>
          </w:p>
        </w:tc>
        <w:tc>
          <w:tcPr>
            <w:tcW w:w="964" w:type="dxa"/>
            <w:tcBorders>
              <w:top w:val="single" w:sz="4" w:space="0" w:color="auto"/>
              <w:left w:val="single" w:sz="4" w:space="0" w:color="auto"/>
              <w:right w:val="single" w:sz="4" w:space="0" w:color="auto"/>
            </w:tcBorders>
          </w:tcPr>
          <w:p w14:paraId="6D1E4896" w14:textId="77777777" w:rsidR="0041751E" w:rsidRDefault="0041751E" w:rsidP="006B4219">
            <w:pPr>
              <w:pStyle w:val="TAC"/>
              <w:rPr>
                <w:lang w:val="en-US" w:eastAsia="ko-KR"/>
              </w:rPr>
            </w:pPr>
            <w:r>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3DD3A0BF" w14:textId="77777777" w:rsidR="0041751E" w:rsidRDefault="0041751E" w:rsidP="006B4219">
            <w:pPr>
              <w:pStyle w:val="TAC"/>
              <w:rPr>
                <w:lang w:val="en-US" w:eastAsia="ko-KR"/>
              </w:rPr>
            </w:pPr>
            <w:r>
              <w:rPr>
                <w:rFonts w:cs="Arial" w:hint="eastAsia"/>
                <w:szCs w:val="18"/>
                <w:lang w:eastAsia="ja-JP"/>
              </w:rPr>
              <w:t>25</w:t>
            </w:r>
          </w:p>
        </w:tc>
        <w:tc>
          <w:tcPr>
            <w:tcW w:w="960" w:type="dxa"/>
            <w:tcBorders>
              <w:top w:val="single" w:sz="4" w:space="0" w:color="auto"/>
              <w:left w:val="single" w:sz="4" w:space="0" w:color="auto"/>
              <w:right w:val="single" w:sz="4" w:space="0" w:color="auto"/>
            </w:tcBorders>
          </w:tcPr>
          <w:p w14:paraId="7ACA9BC5" w14:textId="77777777" w:rsidR="0041751E" w:rsidRDefault="0041751E" w:rsidP="006B4219">
            <w:pPr>
              <w:pStyle w:val="TAC"/>
              <w:rPr>
                <w:lang w:val="en-US" w:eastAsia="ko-KR"/>
              </w:rPr>
            </w:pPr>
            <w:r>
              <w:rPr>
                <w:lang w:val="en-US" w:eastAsia="ko-KR"/>
              </w:rPr>
              <w:t>2160</w:t>
            </w:r>
          </w:p>
        </w:tc>
        <w:tc>
          <w:tcPr>
            <w:tcW w:w="977" w:type="dxa"/>
            <w:tcBorders>
              <w:top w:val="single" w:sz="4" w:space="0" w:color="auto"/>
              <w:left w:val="single" w:sz="4" w:space="0" w:color="auto"/>
              <w:bottom w:val="single" w:sz="4" w:space="0" w:color="auto"/>
              <w:right w:val="single" w:sz="4" w:space="0" w:color="auto"/>
            </w:tcBorders>
          </w:tcPr>
          <w:p w14:paraId="49C6D358" w14:textId="77777777" w:rsidR="0041751E" w:rsidRDefault="0041751E" w:rsidP="006B4219">
            <w:pPr>
              <w:pStyle w:val="TAC"/>
            </w:pPr>
            <w:r>
              <w:rPr>
                <w:rFonts w:cs="Arial" w:hint="eastAsia"/>
                <w:szCs w:val="18"/>
                <w:lang w:eastAsia="ja-JP"/>
              </w:rPr>
              <w:t>N</w:t>
            </w:r>
            <w:r>
              <w:rPr>
                <w:rFonts w:cs="Arial"/>
                <w:szCs w:val="18"/>
                <w:lang w:eastAsia="ja-JP"/>
              </w:rPr>
              <w:t>/A</w:t>
            </w:r>
          </w:p>
        </w:tc>
        <w:tc>
          <w:tcPr>
            <w:tcW w:w="828" w:type="dxa"/>
            <w:tcBorders>
              <w:top w:val="single" w:sz="4" w:space="0" w:color="auto"/>
              <w:left w:val="single" w:sz="4" w:space="0" w:color="auto"/>
              <w:right w:val="single" w:sz="4" w:space="0" w:color="auto"/>
            </w:tcBorders>
            <w:vAlign w:val="center"/>
          </w:tcPr>
          <w:p w14:paraId="6BA6BDB1" w14:textId="77777777" w:rsidR="0041751E" w:rsidRDefault="0041751E" w:rsidP="006B4219">
            <w:pPr>
              <w:pStyle w:val="TAC"/>
              <w:rPr>
                <w:lang w:eastAsia="zh-CN"/>
              </w:rPr>
            </w:pPr>
            <w:r>
              <w:rPr>
                <w:rFonts w:cs="Arial" w:hint="eastAsia"/>
                <w:szCs w:val="18"/>
                <w:lang w:eastAsia="ja-JP"/>
              </w:rPr>
              <w:t>F</w:t>
            </w:r>
            <w:r>
              <w:rPr>
                <w:rFonts w:cs="Arial"/>
                <w:szCs w:val="18"/>
                <w:lang w:eastAsia="ja-JP"/>
              </w:rPr>
              <w:t>DD</w:t>
            </w:r>
          </w:p>
        </w:tc>
        <w:tc>
          <w:tcPr>
            <w:tcW w:w="1057" w:type="dxa"/>
            <w:tcBorders>
              <w:top w:val="single" w:sz="4" w:space="0" w:color="auto"/>
              <w:left w:val="single" w:sz="4" w:space="0" w:color="auto"/>
              <w:right w:val="single" w:sz="4" w:space="0" w:color="auto"/>
            </w:tcBorders>
          </w:tcPr>
          <w:p w14:paraId="76C830A0" w14:textId="77777777" w:rsidR="0041751E" w:rsidRDefault="0041751E" w:rsidP="006B4219">
            <w:pPr>
              <w:pStyle w:val="TAC"/>
            </w:pPr>
            <w:r>
              <w:rPr>
                <w:rFonts w:cs="Arial" w:hint="eastAsia"/>
                <w:szCs w:val="18"/>
                <w:lang w:eastAsia="ja-JP"/>
              </w:rPr>
              <w:t>N</w:t>
            </w:r>
            <w:r>
              <w:rPr>
                <w:rFonts w:cs="Arial"/>
                <w:szCs w:val="18"/>
                <w:lang w:eastAsia="ja-JP"/>
              </w:rPr>
              <w:t>/A</w:t>
            </w:r>
          </w:p>
        </w:tc>
      </w:tr>
      <w:tr w:rsidR="0041751E" w14:paraId="48D4CFC4" w14:textId="77777777" w:rsidTr="006B42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0790A56" w14:textId="77777777" w:rsidR="0041751E" w:rsidRDefault="0041751E" w:rsidP="006B421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E8E57E3" w14:textId="77777777" w:rsidR="0041751E" w:rsidRDefault="0041751E" w:rsidP="006B4219">
            <w:pPr>
              <w:pStyle w:val="TAC"/>
              <w:rPr>
                <w:lang w:val="en-US" w:eastAsia="ko-KR"/>
              </w:rPr>
            </w:pPr>
            <w:r>
              <w:rPr>
                <w:rFonts w:hint="eastAsia"/>
                <w:lang w:val="en-US" w:eastAsia="zh-CN"/>
              </w:rPr>
              <w:t>n</w:t>
            </w:r>
            <w:r>
              <w:rPr>
                <w:lang w:val="en-US" w:eastAsia="zh-CN"/>
              </w:rPr>
              <w:t>67</w:t>
            </w:r>
          </w:p>
        </w:tc>
        <w:tc>
          <w:tcPr>
            <w:tcW w:w="960" w:type="dxa"/>
            <w:tcBorders>
              <w:top w:val="single" w:sz="4" w:space="0" w:color="auto"/>
              <w:left w:val="single" w:sz="4" w:space="0" w:color="auto"/>
              <w:right w:val="single" w:sz="4" w:space="0" w:color="auto"/>
            </w:tcBorders>
          </w:tcPr>
          <w:p w14:paraId="45CE86B7" w14:textId="77777777" w:rsidR="0041751E" w:rsidRDefault="0041751E" w:rsidP="006B4219">
            <w:pPr>
              <w:pStyle w:val="TAC"/>
              <w:rPr>
                <w:lang w:val="en-US" w:eastAsia="ko-KR"/>
              </w:rPr>
            </w:pPr>
            <w:r>
              <w:rPr>
                <w:lang w:val="en-US" w:eastAsia="ko-KR"/>
              </w:rPr>
              <w:t>N/A</w:t>
            </w:r>
          </w:p>
        </w:tc>
        <w:tc>
          <w:tcPr>
            <w:tcW w:w="964" w:type="dxa"/>
            <w:tcBorders>
              <w:top w:val="single" w:sz="4" w:space="0" w:color="auto"/>
              <w:left w:val="single" w:sz="4" w:space="0" w:color="auto"/>
              <w:right w:val="single" w:sz="4" w:space="0" w:color="auto"/>
            </w:tcBorders>
          </w:tcPr>
          <w:p w14:paraId="1F12FFDC" w14:textId="77777777" w:rsidR="0041751E" w:rsidRDefault="0041751E" w:rsidP="006B4219">
            <w:pPr>
              <w:pStyle w:val="TAC"/>
              <w:rPr>
                <w:lang w:val="en-US" w:eastAsia="ko-KR"/>
              </w:rPr>
            </w:pPr>
            <w:r>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36EE6B8C" w14:textId="77777777" w:rsidR="0041751E" w:rsidRDefault="0041751E" w:rsidP="006B4219">
            <w:pPr>
              <w:pStyle w:val="TAC"/>
              <w:rPr>
                <w:lang w:val="en-US" w:eastAsia="ko-KR"/>
              </w:rPr>
            </w:pPr>
            <w:r>
              <w:rPr>
                <w:rFonts w:cs="Arial" w:hint="eastAsia"/>
                <w:szCs w:val="18"/>
                <w:lang w:eastAsia="ja-JP"/>
              </w:rPr>
              <w:t>25</w:t>
            </w:r>
          </w:p>
        </w:tc>
        <w:tc>
          <w:tcPr>
            <w:tcW w:w="960" w:type="dxa"/>
            <w:tcBorders>
              <w:top w:val="single" w:sz="4" w:space="0" w:color="auto"/>
              <w:left w:val="single" w:sz="4" w:space="0" w:color="auto"/>
              <w:right w:val="single" w:sz="4" w:space="0" w:color="auto"/>
            </w:tcBorders>
          </w:tcPr>
          <w:p w14:paraId="73A09E6A" w14:textId="77777777" w:rsidR="0041751E" w:rsidRDefault="0041751E" w:rsidP="006B4219">
            <w:pPr>
              <w:pStyle w:val="TAC"/>
              <w:rPr>
                <w:lang w:val="en-US" w:eastAsia="ko-KR"/>
              </w:rPr>
            </w:pPr>
            <w:r>
              <w:rPr>
                <w:lang w:val="en-US" w:eastAsia="ko-KR"/>
              </w:rPr>
              <w:t>748</w:t>
            </w:r>
          </w:p>
        </w:tc>
        <w:tc>
          <w:tcPr>
            <w:tcW w:w="977" w:type="dxa"/>
            <w:tcBorders>
              <w:top w:val="single" w:sz="4" w:space="0" w:color="auto"/>
              <w:left w:val="single" w:sz="4" w:space="0" w:color="auto"/>
              <w:bottom w:val="single" w:sz="4" w:space="0" w:color="auto"/>
              <w:right w:val="single" w:sz="4" w:space="0" w:color="auto"/>
            </w:tcBorders>
          </w:tcPr>
          <w:p w14:paraId="73EA506D" w14:textId="77777777" w:rsidR="0041751E" w:rsidRDefault="0041751E" w:rsidP="006B4219">
            <w:pPr>
              <w:pStyle w:val="TAC"/>
            </w:pPr>
            <w:r>
              <w:rPr>
                <w:rFonts w:cs="Arial" w:hint="eastAsia"/>
                <w:szCs w:val="18"/>
                <w:lang w:eastAsia="ja-JP"/>
              </w:rPr>
              <w:t>3</w:t>
            </w:r>
            <w:r>
              <w:rPr>
                <w:rFonts w:cs="Arial"/>
                <w:szCs w:val="18"/>
                <w:lang w:eastAsia="ja-JP"/>
              </w:rPr>
              <w:t>.5</w:t>
            </w:r>
          </w:p>
        </w:tc>
        <w:tc>
          <w:tcPr>
            <w:tcW w:w="828" w:type="dxa"/>
            <w:tcBorders>
              <w:top w:val="single" w:sz="4" w:space="0" w:color="auto"/>
              <w:left w:val="single" w:sz="4" w:space="0" w:color="auto"/>
              <w:right w:val="single" w:sz="4" w:space="0" w:color="auto"/>
            </w:tcBorders>
            <w:vAlign w:val="center"/>
          </w:tcPr>
          <w:p w14:paraId="7F1C529D" w14:textId="77777777" w:rsidR="0041751E" w:rsidRDefault="0041751E" w:rsidP="006B4219">
            <w:pPr>
              <w:pStyle w:val="TAC"/>
              <w:rPr>
                <w:lang w:eastAsia="zh-CN"/>
              </w:rPr>
            </w:pPr>
            <w:r>
              <w:rPr>
                <w:rFonts w:cs="Arial"/>
                <w:szCs w:val="18"/>
                <w:lang w:eastAsia="ja-JP"/>
              </w:rPr>
              <w:t>SDL</w:t>
            </w:r>
          </w:p>
        </w:tc>
        <w:tc>
          <w:tcPr>
            <w:tcW w:w="1057" w:type="dxa"/>
            <w:tcBorders>
              <w:top w:val="single" w:sz="4" w:space="0" w:color="auto"/>
              <w:left w:val="single" w:sz="4" w:space="0" w:color="auto"/>
              <w:right w:val="single" w:sz="4" w:space="0" w:color="auto"/>
            </w:tcBorders>
          </w:tcPr>
          <w:p w14:paraId="7C9A5C53" w14:textId="77777777" w:rsidR="0041751E" w:rsidRDefault="0041751E" w:rsidP="006B4219">
            <w:pPr>
              <w:pStyle w:val="TAC"/>
            </w:pPr>
            <w:r>
              <w:rPr>
                <w:rFonts w:cs="Arial" w:hint="eastAsia"/>
                <w:szCs w:val="18"/>
                <w:lang w:eastAsia="ja-JP"/>
              </w:rPr>
              <w:t>I</w:t>
            </w:r>
            <w:r>
              <w:rPr>
                <w:rFonts w:cs="Arial"/>
                <w:szCs w:val="18"/>
                <w:lang w:eastAsia="ja-JP"/>
              </w:rPr>
              <w:t>MD5</w:t>
            </w:r>
          </w:p>
        </w:tc>
      </w:tr>
      <w:tr w:rsidR="0041751E" w14:paraId="309EFEC8" w14:textId="77777777" w:rsidTr="006B421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7337689" w14:textId="77777777" w:rsidR="0041751E" w:rsidRDefault="0041751E" w:rsidP="006B421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C57218F" w14:textId="77777777" w:rsidR="0041751E" w:rsidRDefault="0041751E" w:rsidP="006B4219">
            <w:pPr>
              <w:pStyle w:val="TAC"/>
              <w:rPr>
                <w:lang w:val="en-US" w:eastAsia="ko-KR"/>
              </w:rPr>
            </w:pPr>
            <w:r>
              <w:rPr>
                <w:rFonts w:hint="eastAsia"/>
                <w:lang w:val="en-US" w:eastAsia="zh-CN"/>
              </w:rPr>
              <w:t>n</w:t>
            </w:r>
            <w:r>
              <w:rPr>
                <w:lang w:val="en-US" w:eastAsia="zh-CN"/>
              </w:rPr>
              <w:t>78</w:t>
            </w:r>
          </w:p>
        </w:tc>
        <w:tc>
          <w:tcPr>
            <w:tcW w:w="960" w:type="dxa"/>
            <w:tcBorders>
              <w:top w:val="single" w:sz="4" w:space="0" w:color="auto"/>
              <w:left w:val="single" w:sz="4" w:space="0" w:color="auto"/>
              <w:right w:val="single" w:sz="4" w:space="0" w:color="auto"/>
            </w:tcBorders>
          </w:tcPr>
          <w:p w14:paraId="35AF6934" w14:textId="77777777" w:rsidR="0041751E" w:rsidRDefault="0041751E" w:rsidP="006B4219">
            <w:pPr>
              <w:pStyle w:val="TAC"/>
              <w:rPr>
                <w:lang w:val="en-US" w:eastAsia="ko-KR"/>
              </w:rPr>
            </w:pPr>
            <w:r>
              <w:rPr>
                <w:lang w:val="en-US" w:eastAsia="ko-KR"/>
              </w:rPr>
              <w:t>3329</w:t>
            </w:r>
          </w:p>
        </w:tc>
        <w:tc>
          <w:tcPr>
            <w:tcW w:w="964" w:type="dxa"/>
            <w:tcBorders>
              <w:top w:val="single" w:sz="4" w:space="0" w:color="auto"/>
              <w:left w:val="single" w:sz="4" w:space="0" w:color="auto"/>
              <w:right w:val="single" w:sz="4" w:space="0" w:color="auto"/>
            </w:tcBorders>
          </w:tcPr>
          <w:p w14:paraId="2563CC47" w14:textId="77777777" w:rsidR="0041751E" w:rsidRDefault="0041751E" w:rsidP="006B4219">
            <w:pPr>
              <w:pStyle w:val="TAC"/>
              <w:rPr>
                <w:lang w:val="en-US" w:eastAsia="ko-KR"/>
              </w:rPr>
            </w:pPr>
            <w:r>
              <w:rPr>
                <w:rFonts w:cs="Arial"/>
                <w:szCs w:val="18"/>
                <w:lang w:eastAsia="ja-JP"/>
              </w:rPr>
              <w:t>10</w:t>
            </w:r>
          </w:p>
        </w:tc>
        <w:tc>
          <w:tcPr>
            <w:tcW w:w="960" w:type="dxa"/>
            <w:tcBorders>
              <w:top w:val="single" w:sz="4" w:space="0" w:color="auto"/>
              <w:left w:val="single" w:sz="4" w:space="0" w:color="auto"/>
              <w:right w:val="single" w:sz="4" w:space="0" w:color="auto"/>
            </w:tcBorders>
          </w:tcPr>
          <w:p w14:paraId="00A09836" w14:textId="77777777" w:rsidR="0041751E" w:rsidRDefault="0041751E" w:rsidP="006B4219">
            <w:pPr>
              <w:pStyle w:val="TAC"/>
              <w:rPr>
                <w:lang w:val="en-US" w:eastAsia="ko-KR"/>
              </w:rPr>
            </w:pPr>
            <w:r>
              <w:rPr>
                <w:rFonts w:cs="Arial"/>
                <w:szCs w:val="18"/>
                <w:lang w:eastAsia="ja-JP"/>
              </w:rPr>
              <w:t>50</w:t>
            </w:r>
          </w:p>
        </w:tc>
        <w:tc>
          <w:tcPr>
            <w:tcW w:w="960" w:type="dxa"/>
            <w:tcBorders>
              <w:top w:val="single" w:sz="4" w:space="0" w:color="auto"/>
              <w:left w:val="single" w:sz="4" w:space="0" w:color="auto"/>
              <w:right w:val="single" w:sz="4" w:space="0" w:color="auto"/>
            </w:tcBorders>
          </w:tcPr>
          <w:p w14:paraId="2BFC0FFB" w14:textId="77777777" w:rsidR="0041751E" w:rsidRDefault="0041751E" w:rsidP="006B4219">
            <w:pPr>
              <w:pStyle w:val="TAC"/>
              <w:rPr>
                <w:lang w:val="en-US" w:eastAsia="ko-KR"/>
              </w:rPr>
            </w:pPr>
            <w:r>
              <w:rPr>
                <w:lang w:val="en-US" w:eastAsia="ko-KR"/>
              </w:rPr>
              <w:t>3329</w:t>
            </w:r>
          </w:p>
        </w:tc>
        <w:tc>
          <w:tcPr>
            <w:tcW w:w="977" w:type="dxa"/>
            <w:tcBorders>
              <w:top w:val="single" w:sz="4" w:space="0" w:color="auto"/>
              <w:left w:val="single" w:sz="4" w:space="0" w:color="auto"/>
              <w:bottom w:val="single" w:sz="4" w:space="0" w:color="auto"/>
              <w:right w:val="single" w:sz="4" w:space="0" w:color="auto"/>
            </w:tcBorders>
          </w:tcPr>
          <w:p w14:paraId="7FFDEB25" w14:textId="77777777" w:rsidR="0041751E" w:rsidRDefault="0041751E" w:rsidP="006B4219">
            <w:pPr>
              <w:pStyle w:val="TAC"/>
            </w:pPr>
            <w:r>
              <w:rPr>
                <w:rFonts w:cs="Arial" w:hint="eastAsia"/>
                <w:szCs w:val="18"/>
                <w:lang w:eastAsia="ja-JP"/>
              </w:rPr>
              <w:t>N</w:t>
            </w:r>
            <w:r>
              <w:rPr>
                <w:rFonts w:cs="Arial"/>
                <w:szCs w:val="18"/>
                <w:lang w:eastAsia="ja-JP"/>
              </w:rPr>
              <w:t>/A</w:t>
            </w:r>
          </w:p>
        </w:tc>
        <w:tc>
          <w:tcPr>
            <w:tcW w:w="828" w:type="dxa"/>
            <w:tcBorders>
              <w:top w:val="single" w:sz="4" w:space="0" w:color="auto"/>
              <w:left w:val="single" w:sz="4" w:space="0" w:color="auto"/>
              <w:right w:val="single" w:sz="4" w:space="0" w:color="auto"/>
            </w:tcBorders>
            <w:vAlign w:val="center"/>
          </w:tcPr>
          <w:p w14:paraId="4B32E36A" w14:textId="77777777" w:rsidR="0041751E" w:rsidRDefault="0041751E" w:rsidP="006B4219">
            <w:pPr>
              <w:pStyle w:val="TAC"/>
              <w:rPr>
                <w:lang w:eastAsia="zh-CN"/>
              </w:rPr>
            </w:pPr>
            <w:r>
              <w:rPr>
                <w:rFonts w:cs="Arial"/>
                <w:szCs w:val="18"/>
                <w:lang w:eastAsia="ja-JP"/>
              </w:rPr>
              <w:t>TDD</w:t>
            </w:r>
          </w:p>
        </w:tc>
        <w:tc>
          <w:tcPr>
            <w:tcW w:w="1057" w:type="dxa"/>
            <w:tcBorders>
              <w:top w:val="single" w:sz="4" w:space="0" w:color="auto"/>
              <w:left w:val="single" w:sz="4" w:space="0" w:color="auto"/>
              <w:right w:val="single" w:sz="4" w:space="0" w:color="auto"/>
            </w:tcBorders>
          </w:tcPr>
          <w:p w14:paraId="7A4B2A34" w14:textId="77777777" w:rsidR="0041751E" w:rsidRDefault="0041751E" w:rsidP="006B4219">
            <w:pPr>
              <w:pStyle w:val="TAC"/>
            </w:pPr>
            <w:r>
              <w:rPr>
                <w:rFonts w:cs="Arial" w:hint="eastAsia"/>
                <w:szCs w:val="18"/>
                <w:lang w:eastAsia="ja-JP"/>
              </w:rPr>
              <w:t>N</w:t>
            </w:r>
            <w:r>
              <w:rPr>
                <w:rFonts w:cs="Arial"/>
                <w:szCs w:val="18"/>
                <w:lang w:eastAsia="ja-JP"/>
              </w:rPr>
              <w:t>/A</w:t>
            </w:r>
          </w:p>
        </w:tc>
      </w:tr>
    </w:tbl>
    <w:p w14:paraId="5EA11C17" w14:textId="77777777" w:rsidR="0041751E" w:rsidRDefault="0041751E" w:rsidP="0041751E">
      <w:pPr>
        <w:rPr>
          <w:rFonts w:ascii="Arial" w:hAnsi="Arial" w:cs="Arial"/>
          <w:color w:val="0000FF"/>
          <w:sz w:val="32"/>
          <w:szCs w:val="32"/>
          <w:lang w:eastAsia="ja-JP"/>
        </w:rPr>
      </w:pPr>
    </w:p>
    <w:p w14:paraId="3C28283B" w14:textId="7988C754" w:rsidR="0041751E" w:rsidRDefault="0041751E" w:rsidP="0041751E">
      <w:pPr>
        <w:pStyle w:val="21"/>
      </w:pPr>
      <w:bookmarkStart w:id="503" w:name="_Toc136288452"/>
      <w:r>
        <w:rPr>
          <w:rFonts w:hint="eastAsia"/>
        </w:rPr>
        <w:t>5.</w:t>
      </w:r>
      <w:r>
        <w:t>48</w:t>
      </w:r>
      <w:r w:rsidRPr="000469EC">
        <w:tab/>
      </w:r>
      <w:r>
        <w:rPr>
          <w:rFonts w:hint="eastAsia"/>
        </w:rPr>
        <w:t>CA_n</w:t>
      </w:r>
      <w:r>
        <w:t>3</w:t>
      </w:r>
      <w:r>
        <w:rPr>
          <w:rFonts w:hint="eastAsia"/>
        </w:rPr>
        <w:t>-n</w:t>
      </w:r>
      <w:r w:rsidR="00AF1766">
        <w:t>8</w:t>
      </w:r>
      <w:r>
        <w:rPr>
          <w:rFonts w:hint="eastAsia"/>
        </w:rPr>
        <w:t>-n</w:t>
      </w:r>
      <w:r w:rsidR="00AF1766">
        <w:t>79</w:t>
      </w:r>
      <w:bookmarkEnd w:id="503"/>
    </w:p>
    <w:p w14:paraId="0F53E1CC" w14:textId="363CD35A" w:rsidR="00AF1766" w:rsidRPr="003474CF" w:rsidRDefault="00AF1766" w:rsidP="003474CF">
      <w:pPr>
        <w:pStyle w:val="31"/>
      </w:pPr>
      <w:bookmarkStart w:id="504" w:name="_Toc136288453"/>
      <w:r>
        <w:t>5.48.1</w:t>
      </w:r>
      <w:r>
        <w:tab/>
      </w:r>
      <w:r w:rsidRPr="003474CF">
        <w:t>Common for 1 band UL and 2 bands UL CA</w:t>
      </w:r>
      <w:bookmarkEnd w:id="504"/>
    </w:p>
    <w:p w14:paraId="200A0163" w14:textId="14F19462" w:rsidR="00AF1766" w:rsidRDefault="00AF1766" w:rsidP="003474CF">
      <w:pPr>
        <w:pStyle w:val="41"/>
      </w:pPr>
      <w:bookmarkStart w:id="505" w:name="_Toc136288454"/>
      <w:r>
        <w:t>5.48.1.1</w:t>
      </w:r>
      <w:r>
        <w:tab/>
      </w:r>
      <w:r w:rsidRPr="003474CF">
        <w:t>Operating bands for CA</w:t>
      </w:r>
      <w:bookmarkEnd w:id="505"/>
    </w:p>
    <w:p w14:paraId="3AE4083C" w14:textId="63A3B3DB" w:rsidR="00AF1766" w:rsidRPr="00AF1766" w:rsidRDefault="00AF1766" w:rsidP="00AF1766">
      <w:pPr>
        <w:pStyle w:val="TH"/>
        <w:rPr>
          <w:rFonts w:cs="Arial"/>
        </w:rPr>
      </w:pPr>
      <w:r>
        <w:rPr>
          <w:rFonts w:cs="Arial"/>
        </w:rPr>
        <w:t xml:space="preserve">Table </w:t>
      </w:r>
      <w:r w:rsidRPr="003474CF">
        <w:rPr>
          <w:rFonts w:cs="Arial"/>
        </w:rPr>
        <w:t>5.</w:t>
      </w:r>
      <w:r>
        <w:rPr>
          <w:rFonts w:cs="Arial"/>
        </w:rPr>
        <w:t>48.</w:t>
      </w:r>
      <w:r w:rsidRPr="003474CF">
        <w:rPr>
          <w:rFonts w:cs="Arial"/>
        </w:rPr>
        <w:t>1</w:t>
      </w:r>
      <w:r>
        <w:rPr>
          <w:rFonts w:cs="Arial"/>
        </w:rPr>
        <w:t>.1-1</w:t>
      </w:r>
      <w:r w:rsidRPr="00AF1766">
        <w:rPr>
          <w:rFonts w:cs="Arial"/>
        </w:rP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AF1766" w14:paraId="3216535F" w14:textId="77777777" w:rsidTr="006B4219">
        <w:trPr>
          <w:jc w:val="center"/>
        </w:trPr>
        <w:tc>
          <w:tcPr>
            <w:tcW w:w="2366" w:type="dxa"/>
            <w:tcBorders>
              <w:top w:val="single" w:sz="4" w:space="0" w:color="auto"/>
              <w:left w:val="single" w:sz="4" w:space="0" w:color="auto"/>
              <w:bottom w:val="single" w:sz="4" w:space="0" w:color="auto"/>
              <w:right w:val="single" w:sz="4" w:space="0" w:color="auto"/>
            </w:tcBorders>
          </w:tcPr>
          <w:p w14:paraId="591CB465" w14:textId="77777777" w:rsidR="00AF1766" w:rsidRDefault="00AF1766" w:rsidP="006B4219">
            <w:pPr>
              <w:pStyle w:val="TAH"/>
              <w:rPr>
                <w:rFonts w:eastAsia="等线"/>
              </w:rPr>
            </w:pPr>
            <w:r>
              <w:rPr>
                <w:rFonts w:eastAsia="等线"/>
                <w:lang w:val="en-US"/>
              </w:rPr>
              <w:t>NR CA Band</w:t>
            </w:r>
          </w:p>
        </w:tc>
        <w:tc>
          <w:tcPr>
            <w:tcW w:w="2552" w:type="dxa"/>
            <w:tcBorders>
              <w:top w:val="single" w:sz="4" w:space="0" w:color="auto"/>
              <w:left w:val="single" w:sz="4" w:space="0" w:color="auto"/>
              <w:bottom w:val="single" w:sz="4" w:space="0" w:color="auto"/>
              <w:right w:val="single" w:sz="4" w:space="0" w:color="auto"/>
            </w:tcBorders>
          </w:tcPr>
          <w:p w14:paraId="3D417549" w14:textId="77777777" w:rsidR="00AF1766" w:rsidRDefault="00AF1766" w:rsidP="006B4219">
            <w:pPr>
              <w:pStyle w:val="TAH"/>
              <w:rPr>
                <w:rFonts w:eastAsia="等线"/>
                <w:lang w:val="en-US"/>
              </w:rPr>
            </w:pPr>
            <w:r>
              <w:rPr>
                <w:rFonts w:eastAsia="等线"/>
                <w:lang w:val="en-US"/>
              </w:rPr>
              <w:t>NR Band</w:t>
            </w:r>
          </w:p>
          <w:p w14:paraId="133D4F42" w14:textId="77777777" w:rsidR="00AF1766" w:rsidRDefault="00AF1766" w:rsidP="006B4219">
            <w:pPr>
              <w:pStyle w:val="TAH"/>
              <w:rPr>
                <w:rFonts w:eastAsia="等线"/>
              </w:rPr>
            </w:pPr>
            <w:r>
              <w:rPr>
                <w:rFonts w:eastAsia="等线"/>
                <w:lang w:val="en-US"/>
              </w:rPr>
              <w:t>(Table 5.2-1)</w:t>
            </w:r>
          </w:p>
        </w:tc>
      </w:tr>
      <w:tr w:rsidR="00AF1766" w14:paraId="10DC9800" w14:textId="77777777" w:rsidTr="006B4219">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D89266D" w14:textId="77777777" w:rsidR="00AF1766" w:rsidRDefault="00AF1766" w:rsidP="006B4219">
            <w:pPr>
              <w:pStyle w:val="TAC"/>
              <w:rPr>
                <w:rFonts w:eastAsia="等线"/>
                <w:lang w:val="en-US" w:eastAsia="zh-CN"/>
              </w:rPr>
            </w:pPr>
            <w:r>
              <w:rPr>
                <w:rFonts w:eastAsia="等线"/>
                <w:lang w:val="en-US" w:eastAsia="zh-CN"/>
              </w:rPr>
              <w:t>CA_n</w:t>
            </w:r>
            <w:r>
              <w:rPr>
                <w:rFonts w:eastAsia="宋体" w:hint="eastAsia"/>
                <w:lang w:val="en-US" w:eastAsia="zh-CN"/>
              </w:rPr>
              <w:t>3</w:t>
            </w:r>
            <w:r>
              <w:rPr>
                <w:rFonts w:eastAsia="等线"/>
                <w:lang w:val="en-US" w:eastAsia="zh-CN"/>
              </w:rPr>
              <w:t>-n</w:t>
            </w:r>
            <w:r>
              <w:rPr>
                <w:rFonts w:eastAsia="等线" w:hint="eastAsia"/>
                <w:lang w:val="en-US" w:eastAsia="zh-CN"/>
              </w:rPr>
              <w:t>8</w:t>
            </w:r>
            <w:r>
              <w:rPr>
                <w:rFonts w:eastAsia="等线"/>
                <w:lang w:val="en-US" w:eastAsia="zh-CN"/>
              </w:rPr>
              <w:t>-n</w:t>
            </w:r>
            <w:r>
              <w:rPr>
                <w:rFonts w:eastAsia="等线" w:hint="eastAsia"/>
                <w:lang w:val="en-US" w:eastAsia="zh-CN"/>
              </w:rPr>
              <w:t>79</w:t>
            </w:r>
          </w:p>
        </w:tc>
        <w:tc>
          <w:tcPr>
            <w:tcW w:w="2552" w:type="dxa"/>
            <w:tcBorders>
              <w:top w:val="single" w:sz="4" w:space="0" w:color="auto"/>
              <w:left w:val="single" w:sz="4" w:space="0" w:color="auto"/>
              <w:bottom w:val="single" w:sz="4" w:space="0" w:color="auto"/>
              <w:right w:val="single" w:sz="4" w:space="0" w:color="auto"/>
            </w:tcBorders>
            <w:vAlign w:val="center"/>
          </w:tcPr>
          <w:p w14:paraId="3193DEF1" w14:textId="77777777" w:rsidR="00AF1766" w:rsidRDefault="00AF1766" w:rsidP="006B4219">
            <w:pPr>
              <w:pStyle w:val="TAC"/>
              <w:rPr>
                <w:rFonts w:eastAsia="等线"/>
                <w:lang w:val="en-US" w:eastAsia="zh-CN"/>
              </w:rPr>
            </w:pPr>
            <w:r>
              <w:rPr>
                <w:rFonts w:eastAsia="等线"/>
                <w:lang w:val="en-US" w:eastAsia="zh-CN"/>
              </w:rPr>
              <w:t>n</w:t>
            </w:r>
            <w:r>
              <w:rPr>
                <w:rFonts w:eastAsia="等线" w:hint="eastAsia"/>
                <w:lang w:val="en-US" w:eastAsia="zh-CN"/>
              </w:rPr>
              <w:t>3</w:t>
            </w:r>
            <w:r>
              <w:rPr>
                <w:rFonts w:eastAsia="等线"/>
                <w:lang w:val="en-US" w:eastAsia="zh-CN"/>
              </w:rPr>
              <w:t>, n</w:t>
            </w:r>
            <w:r>
              <w:rPr>
                <w:rFonts w:eastAsia="等线" w:hint="eastAsia"/>
                <w:lang w:val="en-US" w:eastAsia="zh-CN"/>
              </w:rPr>
              <w:t>8</w:t>
            </w:r>
            <w:r>
              <w:rPr>
                <w:rFonts w:eastAsia="等线"/>
                <w:lang w:val="en-US" w:eastAsia="zh-CN"/>
              </w:rPr>
              <w:t>, n</w:t>
            </w:r>
            <w:r>
              <w:rPr>
                <w:rFonts w:eastAsia="等线" w:hint="eastAsia"/>
                <w:lang w:val="en-US" w:eastAsia="zh-CN"/>
              </w:rPr>
              <w:t>79</w:t>
            </w:r>
          </w:p>
        </w:tc>
      </w:tr>
    </w:tbl>
    <w:p w14:paraId="79BFE04F" w14:textId="77777777" w:rsidR="00AF1766" w:rsidRDefault="00AF1766" w:rsidP="00AF1766">
      <w:pPr>
        <w:rPr>
          <w:lang w:eastAsia="zh-CN"/>
        </w:rPr>
      </w:pPr>
    </w:p>
    <w:p w14:paraId="510D2C43" w14:textId="1ED80E7D" w:rsidR="00AF1766" w:rsidRDefault="00AF1766" w:rsidP="003474CF">
      <w:pPr>
        <w:pStyle w:val="41"/>
      </w:pPr>
      <w:bookmarkStart w:id="506" w:name="_Toc136288455"/>
      <w:r>
        <w:lastRenderedPageBreak/>
        <w:t>5.48.1.2</w:t>
      </w:r>
      <w:r>
        <w:tab/>
      </w:r>
      <w:r w:rsidRPr="003474CF">
        <w:t>Channel bandwidths per operating band for CA</w:t>
      </w:r>
      <w:bookmarkEnd w:id="506"/>
    </w:p>
    <w:p w14:paraId="0167E008" w14:textId="31A44129" w:rsidR="00AF1766" w:rsidRPr="003474CF" w:rsidRDefault="00AF1766" w:rsidP="00AF1766">
      <w:pPr>
        <w:pStyle w:val="TH"/>
        <w:rPr>
          <w:rFonts w:cs="Arial"/>
        </w:rPr>
      </w:pPr>
      <w:r>
        <w:rPr>
          <w:rFonts w:cs="Arial"/>
        </w:rPr>
        <w:t xml:space="preserve">Table </w:t>
      </w:r>
      <w:r w:rsidRPr="00AF1766">
        <w:rPr>
          <w:rFonts w:cs="Arial" w:hint="eastAsia"/>
        </w:rPr>
        <w:t>5.</w:t>
      </w:r>
      <w:r>
        <w:rPr>
          <w:rFonts w:cs="Arial"/>
        </w:rPr>
        <w:t>48</w:t>
      </w:r>
      <w:r w:rsidRPr="003474CF">
        <w:rPr>
          <w:rFonts w:cs="Arial"/>
        </w:rPr>
        <w:t>.1</w:t>
      </w:r>
      <w:r>
        <w:rPr>
          <w:rFonts w:cs="Arial"/>
        </w:rPr>
        <w:t xml:space="preserve">.2-1: Supported bandwidths per </w:t>
      </w:r>
      <w:r w:rsidRPr="003474CF">
        <w:rPr>
          <w:rFonts w:cs="Arial"/>
        </w:rPr>
        <w:t>CA</w:t>
      </w:r>
      <w:r>
        <w:rPr>
          <w:rFonts w:cs="Arial"/>
        </w:rPr>
        <w:t xml:space="preserve"> band combination of </w:t>
      </w:r>
      <w:r w:rsidRPr="003474CF">
        <w:rPr>
          <w:rFonts w:cs="Arial"/>
        </w:rPr>
        <w:t>band nX+nY+nZ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AF1766" w14:paraId="5041F872" w14:textId="77777777" w:rsidTr="006B4219">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090A56A5" w14:textId="77777777" w:rsidR="00AF1766" w:rsidRDefault="00AF1766" w:rsidP="006B4219">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6CAAB335" w14:textId="77777777" w:rsidR="00AF1766" w:rsidRDefault="00AF1766" w:rsidP="006B4219">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6BA9F798" w14:textId="77777777" w:rsidR="00AF1766" w:rsidRDefault="00AF1766" w:rsidP="006B4219">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28C63B3" w14:textId="77777777" w:rsidR="00AF1766" w:rsidRDefault="00AF1766" w:rsidP="006B4219">
            <w:pPr>
              <w:pStyle w:val="TAH"/>
              <w:overflowPunct w:val="0"/>
              <w:autoSpaceDE w:val="0"/>
              <w:autoSpaceDN w:val="0"/>
              <w:adjustRightInd w:val="0"/>
              <w:rPr>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0ED9B002" w14:textId="77777777" w:rsidR="00AF1766" w:rsidRDefault="00AF1766" w:rsidP="006B4219">
            <w:pPr>
              <w:pStyle w:val="TAH"/>
              <w:overflowPunct w:val="0"/>
              <w:autoSpaceDE w:val="0"/>
              <w:autoSpaceDN w:val="0"/>
              <w:adjustRightInd w:val="0"/>
              <w:rPr>
                <w:szCs w:val="18"/>
                <w:lang w:val="en-US" w:eastAsia="zh-CN"/>
              </w:rPr>
            </w:pPr>
            <w:r>
              <w:t>Bandwidth combination set</w:t>
            </w:r>
          </w:p>
        </w:tc>
      </w:tr>
      <w:tr w:rsidR="00AF1766" w14:paraId="502D72E3" w14:textId="77777777" w:rsidTr="006B421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E4FE57" w14:textId="77777777" w:rsidR="00AF1766" w:rsidRDefault="00AF1766" w:rsidP="006B4219">
            <w:pPr>
              <w:pStyle w:val="TAC"/>
              <w:overflowPunct w:val="0"/>
              <w:autoSpaceDE w:val="0"/>
              <w:autoSpaceDN w:val="0"/>
              <w:adjustRightInd w:val="0"/>
              <w:rPr>
                <w:rFonts w:eastAsia="宋体"/>
                <w:szCs w:val="18"/>
                <w:lang w:val="en-US" w:eastAsia="zh-CN"/>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n8</w:t>
            </w:r>
            <w:r>
              <w:rPr>
                <w:szCs w:val="18"/>
                <w:lang w:val="sv-SE" w:eastAsia="ja-JP"/>
              </w:rPr>
              <w:t>A</w:t>
            </w:r>
            <w:r>
              <w:rPr>
                <w:rFonts w:eastAsia="宋体" w:hint="eastAsia"/>
                <w:szCs w:val="18"/>
                <w:lang w:val="en-US" w:eastAsia="zh-CN"/>
              </w:rPr>
              <w:t>-n79A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FE09AD" w14:textId="77777777" w:rsidR="00AF1766" w:rsidRDefault="00AF1766" w:rsidP="006B4219">
            <w:pPr>
              <w:pStyle w:val="TAC"/>
              <w:overflowPunct w:val="0"/>
              <w:autoSpaceDE w:val="0"/>
              <w:autoSpaceDN w:val="0"/>
              <w:adjustRightInd w:val="0"/>
              <w:rPr>
                <w:szCs w:val="18"/>
                <w:lang w:val="sv-SE" w:eastAsia="ja-JP"/>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n8</w:t>
            </w:r>
            <w:r>
              <w:rPr>
                <w:szCs w:val="18"/>
                <w:lang w:val="sv-SE" w:eastAsia="ja-JP"/>
              </w:rPr>
              <w:t>A</w:t>
            </w:r>
          </w:p>
          <w:p w14:paraId="40C602EC" w14:textId="77777777" w:rsidR="00AF1766" w:rsidRDefault="00AF1766" w:rsidP="006B4219">
            <w:pPr>
              <w:pStyle w:val="TAC"/>
              <w:overflowPunct w:val="0"/>
              <w:autoSpaceDE w:val="0"/>
              <w:autoSpaceDN w:val="0"/>
              <w:adjustRightInd w:val="0"/>
              <w:rPr>
                <w:szCs w:val="18"/>
                <w:lang w:val="sv-SE" w:eastAsia="ja-JP"/>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n79</w:t>
            </w:r>
            <w:r>
              <w:rPr>
                <w:szCs w:val="18"/>
                <w:lang w:val="sv-SE" w:eastAsia="ja-JP"/>
              </w:rPr>
              <w:t>A</w:t>
            </w:r>
          </w:p>
          <w:p w14:paraId="076ADFBF" w14:textId="77777777" w:rsidR="00AF1766" w:rsidRDefault="00AF1766" w:rsidP="006B4219">
            <w:pPr>
              <w:pStyle w:val="TAC"/>
              <w:overflowPunct w:val="0"/>
              <w:autoSpaceDE w:val="0"/>
              <w:autoSpaceDN w:val="0"/>
              <w:adjustRightInd w:val="0"/>
              <w:rPr>
                <w:rFonts w:eastAsia="宋体"/>
                <w:szCs w:val="18"/>
                <w:lang w:val="en-US" w:eastAsia="zh-CN"/>
              </w:rPr>
            </w:pPr>
            <w:r>
              <w:rPr>
                <w:rFonts w:hint="eastAsia"/>
                <w:szCs w:val="18"/>
                <w:lang w:eastAsia="zh-CN"/>
              </w:rPr>
              <w:t>CA</w:t>
            </w:r>
            <w:r>
              <w:rPr>
                <w:szCs w:val="18"/>
              </w:rPr>
              <w:t>_</w:t>
            </w:r>
            <w:r>
              <w:rPr>
                <w:rFonts w:hint="eastAsia"/>
                <w:szCs w:val="18"/>
                <w:lang w:val="en-US" w:eastAsia="zh-CN"/>
              </w:rPr>
              <w:t>n8</w:t>
            </w:r>
            <w:r>
              <w:rPr>
                <w:szCs w:val="18"/>
                <w:lang w:val="sv-SE" w:eastAsia="ja-JP"/>
              </w:rPr>
              <w:t>A-</w:t>
            </w:r>
            <w:r>
              <w:rPr>
                <w:rFonts w:hint="eastAsia"/>
                <w:szCs w:val="18"/>
                <w:lang w:val="en-US" w:eastAsia="zh-CN"/>
              </w:rPr>
              <w:t>n79</w:t>
            </w:r>
            <w:r>
              <w:rPr>
                <w:szCs w:val="18"/>
                <w:lang w:val="sv-SE" w:eastAsia="ja-JP"/>
              </w:rPr>
              <w:t>A</w:t>
            </w:r>
          </w:p>
        </w:tc>
        <w:tc>
          <w:tcPr>
            <w:tcW w:w="730" w:type="dxa"/>
            <w:tcBorders>
              <w:left w:val="single" w:sz="4" w:space="0" w:color="auto"/>
              <w:right w:val="single" w:sz="4" w:space="0" w:color="auto"/>
            </w:tcBorders>
            <w:vAlign w:val="center"/>
          </w:tcPr>
          <w:p w14:paraId="2A1644DB" w14:textId="77777777" w:rsidR="00AF1766" w:rsidRDefault="00AF1766" w:rsidP="006B4219">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35C4E51" w14:textId="77777777" w:rsidR="00AF1766" w:rsidRDefault="00AF1766" w:rsidP="006B4219">
            <w:pPr>
              <w:spacing w:after="0"/>
              <w:jc w:val="center"/>
              <w:rPr>
                <w:szCs w:val="18"/>
                <w:lang w:val="en-US" w:eastAsia="zh-CN"/>
              </w:rPr>
            </w:pPr>
            <w:r>
              <w:rPr>
                <w:rFonts w:ascii="Arial" w:eastAsia="宋体"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77353B36" w14:textId="77777777" w:rsidR="00AF1766" w:rsidRDefault="00AF1766" w:rsidP="006B4219">
            <w:pPr>
              <w:pStyle w:val="TAC"/>
              <w:overflowPunct w:val="0"/>
              <w:autoSpaceDE w:val="0"/>
              <w:autoSpaceDN w:val="0"/>
              <w:adjustRightInd w:val="0"/>
              <w:rPr>
                <w:szCs w:val="18"/>
                <w:lang w:val="en-US" w:eastAsia="zh-CN"/>
              </w:rPr>
            </w:pPr>
            <w:r>
              <w:rPr>
                <w:rFonts w:hint="eastAsia"/>
                <w:szCs w:val="18"/>
                <w:lang w:val="en-US" w:eastAsia="zh-CN"/>
              </w:rPr>
              <w:t>0</w:t>
            </w:r>
          </w:p>
        </w:tc>
      </w:tr>
      <w:tr w:rsidR="00AF1766" w14:paraId="477B18BC" w14:textId="77777777" w:rsidTr="006B4219">
        <w:trPr>
          <w:trHeight w:val="187"/>
        </w:trPr>
        <w:tc>
          <w:tcPr>
            <w:tcW w:w="1983" w:type="dxa"/>
            <w:tcBorders>
              <w:top w:val="nil"/>
              <w:left w:val="single" w:sz="4" w:space="0" w:color="auto"/>
              <w:bottom w:val="nil"/>
              <w:right w:val="single" w:sz="4" w:space="0" w:color="auto"/>
            </w:tcBorders>
            <w:shd w:val="clear" w:color="auto" w:fill="auto"/>
            <w:vAlign w:val="center"/>
          </w:tcPr>
          <w:p w14:paraId="7A9D5A6F" w14:textId="77777777" w:rsidR="00AF1766" w:rsidRDefault="00AF1766" w:rsidP="006B4219">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1A34AB7" w14:textId="77777777" w:rsidR="00AF1766" w:rsidRDefault="00AF1766" w:rsidP="006B4219">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07601A7" w14:textId="77777777" w:rsidR="00AF1766" w:rsidRDefault="00AF1766" w:rsidP="006B4219">
            <w:pPr>
              <w:pStyle w:val="TAC"/>
              <w:overflowPunct w:val="0"/>
              <w:autoSpaceDE w:val="0"/>
              <w:autoSpaceDN w:val="0"/>
              <w:adjustRightInd w:val="0"/>
              <w:rPr>
                <w:szCs w:val="18"/>
                <w:lang w:val="en-US" w:eastAsia="zh-CN"/>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A2A6631" w14:textId="77777777" w:rsidR="00AF1766" w:rsidRDefault="00AF1766" w:rsidP="006B4219">
            <w:pPr>
              <w:keepNext/>
              <w:keepLines/>
              <w:overflowPunct w:val="0"/>
              <w:autoSpaceDE w:val="0"/>
              <w:autoSpaceDN w:val="0"/>
              <w:adjustRightInd w:val="0"/>
              <w:spacing w:after="0"/>
              <w:jc w:val="center"/>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479F5B37" w14:textId="77777777" w:rsidR="00AF1766" w:rsidRDefault="00AF1766" w:rsidP="006B4219">
            <w:pPr>
              <w:pStyle w:val="TAC"/>
              <w:overflowPunct w:val="0"/>
              <w:autoSpaceDE w:val="0"/>
              <w:autoSpaceDN w:val="0"/>
              <w:adjustRightInd w:val="0"/>
              <w:rPr>
                <w:szCs w:val="18"/>
                <w:lang w:val="en-US" w:eastAsia="zh-CN"/>
              </w:rPr>
            </w:pPr>
          </w:p>
        </w:tc>
      </w:tr>
      <w:tr w:rsidR="00AF1766" w14:paraId="564155B7" w14:textId="77777777" w:rsidTr="006B421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70B046" w14:textId="77777777" w:rsidR="00AF1766" w:rsidRDefault="00AF1766" w:rsidP="006B421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274E4F" w14:textId="77777777" w:rsidR="00AF1766" w:rsidRDefault="00AF1766" w:rsidP="006B4219">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5CF42795" w14:textId="77777777" w:rsidR="00AF1766" w:rsidRDefault="00AF1766" w:rsidP="006B4219">
            <w:pPr>
              <w:pStyle w:val="TAC"/>
              <w:overflowPunct w:val="0"/>
              <w:autoSpaceDE w:val="0"/>
              <w:autoSpaceDN w:val="0"/>
              <w:adjustRightInd w:val="0"/>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D9F54C6" w14:textId="77777777" w:rsidR="00AF1766" w:rsidRDefault="00AF1766" w:rsidP="006B4219">
            <w:pPr>
              <w:spacing w:after="0"/>
              <w:jc w:val="center"/>
              <w:rPr>
                <w:rFonts w:ascii="Arial" w:eastAsia="宋体" w:hAnsi="Arial" w:cs="Arial"/>
                <w:sz w:val="18"/>
                <w:szCs w:val="18"/>
                <w:lang w:val="en-US" w:eastAsia="zh-CN" w:bidi="ar"/>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83FB03" w14:textId="77777777" w:rsidR="00AF1766" w:rsidRDefault="00AF1766" w:rsidP="006B4219">
            <w:pPr>
              <w:pStyle w:val="TAC"/>
              <w:overflowPunct w:val="0"/>
              <w:autoSpaceDE w:val="0"/>
              <w:autoSpaceDN w:val="0"/>
              <w:adjustRightInd w:val="0"/>
              <w:rPr>
                <w:szCs w:val="18"/>
                <w:lang w:val="en-US" w:eastAsia="zh-CN"/>
              </w:rPr>
            </w:pPr>
          </w:p>
        </w:tc>
      </w:tr>
    </w:tbl>
    <w:p w14:paraId="23822D17" w14:textId="77777777" w:rsidR="00AF1766" w:rsidRDefault="00AF1766" w:rsidP="00AF1766">
      <w:pPr>
        <w:pStyle w:val="EditorsNote"/>
        <w:overflowPunct w:val="0"/>
        <w:autoSpaceDE w:val="0"/>
        <w:autoSpaceDN w:val="0"/>
        <w:adjustRightInd w:val="0"/>
        <w:ind w:left="284" w:firstLine="0"/>
        <w:textAlignment w:val="baseline"/>
        <w:rPr>
          <w:rFonts w:eastAsia="Times New Roman"/>
          <w:color w:val="auto"/>
          <w:lang w:val="en-US" w:eastAsia="zh-CN"/>
        </w:rPr>
      </w:pPr>
      <w:r>
        <w:rPr>
          <w:rFonts w:eastAsia="Times New Roman"/>
          <w:color w:val="auto"/>
          <w:lang w:val="en-US" w:eastAsia="zh-CN"/>
        </w:rPr>
        <w:t xml:space="preserve"> </w:t>
      </w:r>
    </w:p>
    <w:p w14:paraId="54089C80" w14:textId="74F81AF4" w:rsidR="00AF1766" w:rsidRDefault="00AF1766" w:rsidP="003474CF">
      <w:pPr>
        <w:pStyle w:val="41"/>
      </w:pPr>
      <w:bookmarkStart w:id="507" w:name="_Toc136288456"/>
      <w:r>
        <w:t>5.48.1.3</w:t>
      </w:r>
      <w:r>
        <w:tab/>
      </w:r>
      <w:r w:rsidRPr="003474CF">
        <w:t>∆T</w:t>
      </w:r>
      <w:r w:rsidRPr="003474CF">
        <w:rPr>
          <w:vertAlign w:val="subscript"/>
        </w:rPr>
        <w:t>IB,c</w:t>
      </w:r>
      <w:r w:rsidRPr="003474CF">
        <w:t xml:space="preserve"> and ∆R</w:t>
      </w:r>
      <w:r w:rsidRPr="003474CF">
        <w:rPr>
          <w:vertAlign w:val="subscript"/>
        </w:rPr>
        <w:t>IB,c</w:t>
      </w:r>
      <w:r w:rsidRPr="003474CF">
        <w:t xml:space="preserve"> values</w:t>
      </w:r>
      <w:bookmarkEnd w:id="507"/>
    </w:p>
    <w:p w14:paraId="6968CFD6" w14:textId="77777777" w:rsidR="00AF1766" w:rsidRDefault="00AF1766" w:rsidP="00AF1766">
      <w:pPr>
        <w:rPr>
          <w:rFonts w:eastAsia="宋体"/>
          <w:kern w:val="2"/>
          <w:lang w:val="en-US" w:eastAsia="zh-CN"/>
        </w:rPr>
      </w:pPr>
      <w:r>
        <w:rPr>
          <w:rFonts w:eastAsia="宋体" w:hint="eastAsia"/>
          <w:kern w:val="2"/>
          <w:lang w:val="en-US" w:eastAsia="zh-CN"/>
        </w:rPr>
        <w:t>T</w:t>
      </w:r>
      <w:r>
        <w:rPr>
          <w:rFonts w:eastAsia="宋体"/>
          <w:kern w:val="2"/>
          <w:lang w:val="en-US" w:eastAsia="zh-CN"/>
        </w:rPr>
        <w:t xml:space="preserve">he </w:t>
      </w:r>
      <w:r>
        <w:rPr>
          <w:rFonts w:eastAsia="宋体"/>
          <w:kern w:val="2"/>
          <w:lang w:val="en-US" w:eastAsia="zh-CN"/>
        </w:rPr>
        <w:sym w:font="Symbol" w:char="F044"/>
      </w:r>
      <w:r>
        <w:rPr>
          <w:rFonts w:eastAsia="宋体"/>
          <w:kern w:val="2"/>
          <w:lang w:val="en-US" w:eastAsia="zh-CN"/>
        </w:rPr>
        <w:t>T</w:t>
      </w:r>
      <w:r w:rsidRPr="003474CF">
        <w:rPr>
          <w:rFonts w:eastAsia="宋体"/>
          <w:kern w:val="2"/>
          <w:vertAlign w:val="subscript"/>
          <w:lang w:val="en-US" w:eastAsia="zh-CN"/>
        </w:rPr>
        <w:t>IB,c</w:t>
      </w:r>
      <w:r>
        <w:rPr>
          <w:rFonts w:eastAsia="宋体"/>
          <w:kern w:val="2"/>
          <w:lang w:val="en-US" w:eastAsia="zh-CN"/>
        </w:rPr>
        <w:t xml:space="preserve"> and </w:t>
      </w:r>
      <w:r>
        <w:rPr>
          <w:rFonts w:eastAsia="宋体"/>
          <w:kern w:val="2"/>
          <w:lang w:val="en-US" w:eastAsia="zh-CN"/>
        </w:rPr>
        <w:sym w:font="Symbol" w:char="F044"/>
      </w:r>
      <w:r>
        <w:rPr>
          <w:rFonts w:eastAsia="宋体"/>
          <w:kern w:val="2"/>
          <w:lang w:val="en-US" w:eastAsia="zh-CN"/>
        </w:rPr>
        <w:t>R</w:t>
      </w:r>
      <w:r w:rsidRPr="003474CF">
        <w:rPr>
          <w:rFonts w:eastAsia="宋体"/>
          <w:kern w:val="2"/>
          <w:vertAlign w:val="subscript"/>
          <w:lang w:val="en-US" w:eastAsia="zh-CN"/>
        </w:rPr>
        <w:t>IB,c</w:t>
      </w:r>
      <w:r>
        <w:rPr>
          <w:rFonts w:eastAsia="宋体"/>
          <w:kern w:val="2"/>
          <w:lang w:val="en-US" w:eastAsia="zh-CN"/>
        </w:rPr>
        <w:t xml:space="preserve"> values</w:t>
      </w:r>
      <w:r>
        <w:rPr>
          <w:rFonts w:eastAsia="宋体" w:hint="eastAsia"/>
          <w:kern w:val="2"/>
          <w:lang w:val="en-US" w:eastAsia="zh-CN"/>
        </w:rPr>
        <w:t xml:space="preserve"> have already been included in the spec.</w:t>
      </w:r>
    </w:p>
    <w:p w14:paraId="74FA2FD0" w14:textId="7555F54D" w:rsidR="00AF1766" w:rsidRPr="003474CF" w:rsidRDefault="00AF1766" w:rsidP="003474CF">
      <w:pPr>
        <w:pStyle w:val="31"/>
      </w:pPr>
      <w:bookmarkStart w:id="508" w:name="_Toc136288457"/>
      <w:r>
        <w:t>5.48.2</w:t>
      </w:r>
      <w:r>
        <w:tab/>
      </w:r>
      <w:r w:rsidRPr="003474CF">
        <w:t>Specific for 2 bands UL CA</w:t>
      </w:r>
      <w:bookmarkEnd w:id="508"/>
    </w:p>
    <w:p w14:paraId="3D092E0E" w14:textId="498F027A" w:rsidR="00AF1766" w:rsidRPr="003474CF" w:rsidRDefault="00AF1766" w:rsidP="003474CF">
      <w:pPr>
        <w:pStyle w:val="41"/>
      </w:pPr>
      <w:bookmarkStart w:id="509" w:name="_Toc136288458"/>
      <w:r>
        <w:t>5.48.2.1</w:t>
      </w:r>
      <w:r>
        <w:tab/>
      </w:r>
      <w:r w:rsidRPr="003474CF">
        <w:t>UE co-existence studies</w:t>
      </w:r>
      <w:bookmarkEnd w:id="509"/>
    </w:p>
    <w:p w14:paraId="2438B3B7" w14:textId="77777777" w:rsidR="00AF1766" w:rsidRDefault="00AF1766" w:rsidP="00AF1766">
      <w:pPr>
        <w:pStyle w:val="EditorsNote"/>
        <w:keepLines w:val="0"/>
        <w:widowControl w:val="0"/>
        <w:overflowPunct w:val="0"/>
        <w:autoSpaceDE w:val="0"/>
        <w:autoSpaceDN w:val="0"/>
        <w:adjustRightInd w:val="0"/>
        <w:ind w:left="0" w:firstLine="0"/>
        <w:textAlignment w:val="baseline"/>
        <w:rPr>
          <w:color w:val="auto"/>
          <w:lang w:val="en-US" w:eastAsia="zh-CN"/>
        </w:rPr>
      </w:pPr>
      <w:r>
        <w:rPr>
          <w:color w:val="auto"/>
          <w:lang w:val="en-US" w:eastAsia="zh-CN"/>
        </w:rPr>
        <w:t xml:space="preserve">The co-existence for the fallback 2DL/2UL of </w:t>
      </w:r>
      <w:r>
        <w:rPr>
          <w:color w:val="auto"/>
          <w:szCs w:val="18"/>
          <w:lang w:eastAsia="zh-CN"/>
        </w:rPr>
        <w:t>CA</w:t>
      </w:r>
      <w:r>
        <w:rPr>
          <w:color w:val="auto"/>
          <w:szCs w:val="18"/>
        </w:rPr>
        <w:t>_</w:t>
      </w:r>
      <w:r>
        <w:rPr>
          <w:color w:val="auto"/>
          <w:szCs w:val="18"/>
          <w:lang w:val="en-US" w:eastAsia="zh-CN"/>
        </w:rPr>
        <w:t>n3</w:t>
      </w:r>
      <w:r>
        <w:rPr>
          <w:color w:val="auto"/>
          <w:szCs w:val="18"/>
          <w:lang w:val="sv-SE" w:eastAsia="ja-JP"/>
        </w:rPr>
        <w:t>A-</w:t>
      </w:r>
      <w:r>
        <w:rPr>
          <w:color w:val="auto"/>
          <w:szCs w:val="18"/>
          <w:lang w:val="en-US" w:eastAsia="zh-CN"/>
        </w:rPr>
        <w:t>n8</w:t>
      </w:r>
      <w:r>
        <w:rPr>
          <w:color w:val="auto"/>
          <w:szCs w:val="18"/>
          <w:lang w:val="sv-SE" w:eastAsia="ja-JP"/>
        </w:rPr>
        <w:t>A</w:t>
      </w:r>
      <w:r>
        <w:rPr>
          <w:color w:val="auto"/>
          <w:szCs w:val="18"/>
          <w:lang w:val="en-US" w:eastAsia="zh-CN"/>
        </w:rPr>
        <w:t xml:space="preserve">, </w:t>
      </w:r>
      <w:r>
        <w:rPr>
          <w:color w:val="auto"/>
          <w:szCs w:val="18"/>
          <w:lang w:eastAsia="zh-CN"/>
        </w:rPr>
        <w:t>CA</w:t>
      </w:r>
      <w:r>
        <w:rPr>
          <w:color w:val="auto"/>
          <w:szCs w:val="18"/>
        </w:rPr>
        <w:t>_</w:t>
      </w:r>
      <w:r>
        <w:rPr>
          <w:color w:val="auto"/>
          <w:szCs w:val="18"/>
          <w:lang w:val="en-US" w:eastAsia="zh-CN"/>
        </w:rPr>
        <w:t>n3</w:t>
      </w:r>
      <w:r>
        <w:rPr>
          <w:color w:val="auto"/>
          <w:szCs w:val="18"/>
          <w:lang w:val="sv-SE" w:eastAsia="ja-JP"/>
        </w:rPr>
        <w:t>A</w:t>
      </w:r>
      <w:r>
        <w:rPr>
          <w:rFonts w:eastAsia="宋体"/>
          <w:color w:val="auto"/>
          <w:szCs w:val="18"/>
          <w:lang w:val="en-US" w:eastAsia="zh-CN"/>
        </w:rPr>
        <w:t>-n</w:t>
      </w:r>
      <w:r>
        <w:rPr>
          <w:rFonts w:hint="eastAsia"/>
          <w:color w:val="auto"/>
          <w:szCs w:val="18"/>
          <w:lang w:val="en-US" w:eastAsia="zh-CN"/>
        </w:rPr>
        <w:t>79</w:t>
      </w:r>
      <w:r>
        <w:rPr>
          <w:rFonts w:eastAsia="宋体"/>
          <w:color w:val="auto"/>
          <w:szCs w:val="18"/>
          <w:lang w:val="en-US" w:eastAsia="zh-CN"/>
        </w:rPr>
        <w:t>A</w:t>
      </w:r>
      <w:r>
        <w:rPr>
          <w:color w:val="auto"/>
          <w:szCs w:val="18"/>
          <w:lang w:val="en-US" w:eastAsia="zh-CN"/>
        </w:rPr>
        <w:t xml:space="preserve"> and </w:t>
      </w:r>
      <w:r>
        <w:rPr>
          <w:color w:val="auto"/>
          <w:szCs w:val="18"/>
          <w:lang w:eastAsia="zh-CN"/>
        </w:rPr>
        <w:t>CA</w:t>
      </w:r>
      <w:r>
        <w:rPr>
          <w:color w:val="auto"/>
          <w:szCs w:val="18"/>
        </w:rPr>
        <w:t>_</w:t>
      </w:r>
      <w:r>
        <w:rPr>
          <w:color w:val="auto"/>
          <w:szCs w:val="18"/>
          <w:lang w:val="en-US" w:eastAsia="zh-CN"/>
        </w:rPr>
        <w:t>n8</w:t>
      </w:r>
      <w:r>
        <w:rPr>
          <w:color w:val="auto"/>
          <w:szCs w:val="18"/>
          <w:lang w:val="sv-SE" w:eastAsia="ja-JP"/>
        </w:rPr>
        <w:t>A</w:t>
      </w:r>
      <w:r>
        <w:rPr>
          <w:rFonts w:eastAsia="宋体"/>
          <w:color w:val="auto"/>
          <w:szCs w:val="18"/>
          <w:lang w:val="en-US" w:eastAsia="zh-CN"/>
        </w:rPr>
        <w:t>-n</w:t>
      </w:r>
      <w:r>
        <w:rPr>
          <w:rFonts w:hint="eastAsia"/>
          <w:color w:val="auto"/>
          <w:szCs w:val="18"/>
          <w:lang w:val="en-US" w:eastAsia="zh-CN"/>
        </w:rPr>
        <w:t>79</w:t>
      </w:r>
      <w:r>
        <w:rPr>
          <w:rFonts w:eastAsia="宋体"/>
          <w:color w:val="auto"/>
          <w:szCs w:val="18"/>
          <w:lang w:val="en-US" w:eastAsia="zh-CN"/>
        </w:rPr>
        <w:t>A</w:t>
      </w:r>
      <w:r>
        <w:rPr>
          <w:color w:val="auto"/>
          <w:szCs w:val="18"/>
          <w:lang w:val="en-US" w:eastAsia="zh-CN"/>
        </w:rPr>
        <w:t xml:space="preserve"> </w:t>
      </w:r>
      <w:r>
        <w:rPr>
          <w:color w:val="auto"/>
          <w:lang w:val="en-US" w:eastAsia="zh-CN"/>
        </w:rPr>
        <w:t>have already been analyzed. In terms of the co-existence studies of corresponding fallbacks, it can be observed:</w:t>
      </w:r>
    </w:p>
    <w:p w14:paraId="2E534B26" w14:textId="77777777" w:rsidR="00AF1766" w:rsidRDefault="00AF1766" w:rsidP="00AF1766">
      <w:pPr>
        <w:pStyle w:val="EditorsNote"/>
        <w:keepLines w:val="0"/>
        <w:widowControl w:val="0"/>
        <w:overflowPunct w:val="0"/>
        <w:autoSpaceDE w:val="0"/>
        <w:autoSpaceDN w:val="0"/>
        <w:adjustRightInd w:val="0"/>
        <w:ind w:left="0" w:firstLine="284"/>
        <w:textAlignment w:val="baseline"/>
        <w:rPr>
          <w:color w:val="auto"/>
          <w:lang w:val="en-US" w:eastAsia="zh-CN"/>
        </w:rPr>
      </w:pPr>
      <w:r>
        <w:rPr>
          <w:color w:val="auto"/>
          <w:lang w:val="en-US" w:eastAsia="zh-CN"/>
        </w:rPr>
        <w:t>IMD</w:t>
      </w:r>
      <w:r>
        <w:rPr>
          <w:rFonts w:hint="eastAsia"/>
          <w:color w:val="auto"/>
          <w:lang w:val="en-US" w:eastAsia="zh-CN"/>
        </w:rPr>
        <w:t>3</w:t>
      </w:r>
      <w:r>
        <w:rPr>
          <w:color w:val="auto"/>
          <w:lang w:val="en-US" w:eastAsia="zh-CN"/>
        </w:rPr>
        <w:t xml:space="preserve"> and IMD</w:t>
      </w:r>
      <w:r>
        <w:rPr>
          <w:rFonts w:hint="eastAsia"/>
          <w:color w:val="auto"/>
          <w:lang w:val="en-US" w:eastAsia="zh-CN"/>
        </w:rPr>
        <w:t>4</w:t>
      </w:r>
      <w:r>
        <w:rPr>
          <w:color w:val="auto"/>
          <w:lang w:val="en-US" w:eastAsia="zh-CN"/>
        </w:rPr>
        <w:t xml:space="preserve"> caused by n3+n8 may fall into the its own band n</w:t>
      </w:r>
      <w:r>
        <w:rPr>
          <w:rFonts w:hint="eastAsia"/>
          <w:color w:val="auto"/>
          <w:lang w:val="en-US" w:eastAsia="zh-CN"/>
        </w:rPr>
        <w:t>79</w:t>
      </w:r>
      <w:r>
        <w:rPr>
          <w:color w:val="auto"/>
          <w:lang w:val="en-US" w:eastAsia="zh-CN"/>
        </w:rPr>
        <w:t xml:space="preserve"> Rx</w:t>
      </w:r>
      <w:r>
        <w:rPr>
          <w:rFonts w:hint="eastAsia"/>
          <w:color w:val="auto"/>
          <w:lang w:val="en-US" w:eastAsia="zh-CN"/>
        </w:rPr>
        <w:t>, where the IMDx frequency range are:</w:t>
      </w:r>
    </w:p>
    <w:p w14:paraId="4C76B836" w14:textId="77777777" w:rsidR="00AF1766" w:rsidRDefault="00AF1766" w:rsidP="00AF1766">
      <w:pPr>
        <w:pStyle w:val="EditorsNote"/>
        <w:keepLines w:val="0"/>
        <w:widowControl w:val="0"/>
        <w:overflowPunct w:val="0"/>
        <w:autoSpaceDE w:val="0"/>
        <w:autoSpaceDN w:val="0"/>
        <w:adjustRightInd w:val="0"/>
        <w:ind w:left="0" w:firstLine="284"/>
        <w:textAlignment w:val="baseline"/>
        <w:rPr>
          <w:color w:val="auto"/>
          <w:lang w:val="en-US" w:eastAsia="zh-CN"/>
        </w:rPr>
      </w:pPr>
      <w:r>
        <w:rPr>
          <w:rFonts w:hint="eastAsia"/>
          <w:color w:val="auto"/>
          <w:lang w:val="en-US" w:eastAsia="zh-CN"/>
        </w:rPr>
        <w:t xml:space="preserve">      - 4300~4485 MHz for IMD3 caused by UL CA_n3-n8</w:t>
      </w:r>
    </w:p>
    <w:p w14:paraId="0185CD6E" w14:textId="77777777" w:rsidR="00AF1766" w:rsidRDefault="00AF1766" w:rsidP="00AF1766">
      <w:pPr>
        <w:pStyle w:val="EditorsNote"/>
        <w:keepLines w:val="0"/>
        <w:widowControl w:val="0"/>
        <w:overflowPunct w:val="0"/>
        <w:autoSpaceDE w:val="0"/>
        <w:autoSpaceDN w:val="0"/>
        <w:adjustRightInd w:val="0"/>
        <w:ind w:left="0" w:firstLine="284"/>
        <w:textAlignment w:val="baseline"/>
        <w:rPr>
          <w:color w:val="auto"/>
          <w:lang w:val="en-US" w:eastAsia="zh-CN"/>
        </w:rPr>
      </w:pPr>
      <w:r>
        <w:rPr>
          <w:rFonts w:hint="eastAsia"/>
          <w:color w:val="auto"/>
          <w:lang w:val="en-US" w:eastAsia="zh-CN"/>
        </w:rPr>
        <w:t xml:space="preserve">      - 4350 ~4530MHz and 4215 ~ 4475 MHz for IMD4 caused by UL CA_n3-n8     </w:t>
      </w:r>
    </w:p>
    <w:p w14:paraId="0526B853" w14:textId="77777777" w:rsidR="00AF1766" w:rsidRDefault="00AF1766" w:rsidP="00AF1766">
      <w:pPr>
        <w:pStyle w:val="EditorsNote"/>
        <w:keepLines w:val="0"/>
        <w:widowControl w:val="0"/>
        <w:overflowPunct w:val="0"/>
        <w:autoSpaceDE w:val="0"/>
        <w:autoSpaceDN w:val="0"/>
        <w:adjustRightInd w:val="0"/>
        <w:ind w:left="0" w:firstLine="284"/>
        <w:textAlignment w:val="baseline"/>
        <w:rPr>
          <w:color w:val="auto"/>
          <w:lang w:val="en-US" w:eastAsia="zh-CN"/>
        </w:rPr>
      </w:pPr>
      <w:r>
        <w:rPr>
          <w:color w:val="auto"/>
          <w:lang w:val="en-US" w:eastAsia="zh-CN"/>
        </w:rPr>
        <w:t>IMD</w:t>
      </w:r>
      <w:r>
        <w:rPr>
          <w:rFonts w:hint="eastAsia"/>
          <w:color w:val="auto"/>
          <w:lang w:val="en-US" w:eastAsia="zh-CN"/>
        </w:rPr>
        <w:t>3</w:t>
      </w:r>
      <w:r>
        <w:rPr>
          <w:color w:val="auto"/>
          <w:lang w:val="en-US" w:eastAsia="zh-CN"/>
        </w:rPr>
        <w:t xml:space="preserve"> and IMD</w:t>
      </w:r>
      <w:r>
        <w:rPr>
          <w:rFonts w:hint="eastAsia"/>
          <w:color w:val="auto"/>
          <w:lang w:val="en-US" w:eastAsia="zh-CN"/>
        </w:rPr>
        <w:t>4</w:t>
      </w:r>
      <w:r>
        <w:rPr>
          <w:color w:val="auto"/>
          <w:lang w:val="en-US" w:eastAsia="zh-CN"/>
        </w:rPr>
        <w:t xml:space="preserve"> caused by n3+n</w:t>
      </w:r>
      <w:r>
        <w:rPr>
          <w:rFonts w:hint="eastAsia"/>
          <w:color w:val="auto"/>
          <w:lang w:val="en-US" w:eastAsia="zh-CN"/>
        </w:rPr>
        <w:t>79</w:t>
      </w:r>
      <w:r>
        <w:rPr>
          <w:color w:val="auto"/>
          <w:lang w:val="en-US" w:eastAsia="zh-CN"/>
        </w:rPr>
        <w:t xml:space="preserve"> may fall into the its own band n8 Rx</w:t>
      </w:r>
      <w:r>
        <w:rPr>
          <w:rFonts w:hint="eastAsia"/>
          <w:color w:val="auto"/>
          <w:lang w:val="en-US" w:eastAsia="zh-CN"/>
        </w:rPr>
        <w:t>, where the IMDx frequency range are:</w:t>
      </w:r>
    </w:p>
    <w:p w14:paraId="397A06F2" w14:textId="77777777" w:rsidR="00AF1766" w:rsidRDefault="00AF1766" w:rsidP="00AF1766">
      <w:pPr>
        <w:pStyle w:val="EditorsNote"/>
        <w:keepLines w:val="0"/>
        <w:widowControl w:val="0"/>
        <w:overflowPunct w:val="0"/>
        <w:autoSpaceDE w:val="0"/>
        <w:autoSpaceDN w:val="0"/>
        <w:adjustRightInd w:val="0"/>
        <w:ind w:left="0" w:firstLine="284"/>
        <w:textAlignment w:val="baseline"/>
        <w:rPr>
          <w:color w:val="auto"/>
          <w:lang w:val="en-US" w:eastAsia="zh-CN"/>
        </w:rPr>
      </w:pPr>
      <w:r>
        <w:rPr>
          <w:rFonts w:hint="eastAsia"/>
          <w:color w:val="auto"/>
          <w:lang w:val="en-US" w:eastAsia="zh-CN"/>
        </w:rPr>
        <w:t xml:space="preserve">     - 830~1580MHz for IMD3 caused by UL CA_n3-n79</w:t>
      </w:r>
    </w:p>
    <w:p w14:paraId="19693922" w14:textId="77777777" w:rsidR="00AF1766" w:rsidRDefault="00AF1766" w:rsidP="00AF1766">
      <w:pPr>
        <w:pStyle w:val="EditorsNote"/>
        <w:keepLines w:val="0"/>
        <w:widowControl w:val="0"/>
        <w:overflowPunct w:val="0"/>
        <w:autoSpaceDE w:val="0"/>
        <w:autoSpaceDN w:val="0"/>
        <w:adjustRightInd w:val="0"/>
        <w:ind w:left="0" w:firstLine="284"/>
        <w:textAlignment w:val="baseline"/>
        <w:rPr>
          <w:color w:val="auto"/>
          <w:lang w:val="en-US" w:eastAsia="zh-CN"/>
        </w:rPr>
      </w:pPr>
      <w:r>
        <w:rPr>
          <w:rFonts w:hint="eastAsia"/>
          <w:color w:val="auto"/>
          <w:lang w:val="en-US" w:eastAsia="zh-CN"/>
        </w:rPr>
        <w:t xml:space="preserve">    - 130~955 MHz for IMD4 caused by UL CA_n3-n79</w:t>
      </w:r>
    </w:p>
    <w:p w14:paraId="74C17EF4" w14:textId="77777777" w:rsidR="00AF1766" w:rsidRDefault="00AF1766" w:rsidP="00AF1766">
      <w:pPr>
        <w:pStyle w:val="EditorsNote"/>
        <w:keepLines w:val="0"/>
        <w:widowControl w:val="0"/>
        <w:overflowPunct w:val="0"/>
        <w:autoSpaceDE w:val="0"/>
        <w:autoSpaceDN w:val="0"/>
        <w:adjustRightInd w:val="0"/>
        <w:ind w:left="0" w:firstLine="284"/>
        <w:textAlignment w:val="baseline"/>
        <w:rPr>
          <w:color w:val="auto"/>
          <w:lang w:val="en-US" w:eastAsia="zh-CN"/>
        </w:rPr>
      </w:pPr>
      <w:r>
        <w:rPr>
          <w:rFonts w:eastAsia="宋体"/>
          <w:color w:val="auto"/>
          <w:lang w:val="en-US" w:eastAsia="zh-CN"/>
        </w:rPr>
        <w:t>IMD</w:t>
      </w:r>
      <w:r>
        <w:rPr>
          <w:rFonts w:hint="eastAsia"/>
          <w:color w:val="auto"/>
          <w:lang w:val="en-US" w:eastAsia="zh-CN"/>
        </w:rPr>
        <w:t>4</w:t>
      </w:r>
      <w:r>
        <w:rPr>
          <w:rFonts w:eastAsia="宋体"/>
          <w:color w:val="auto"/>
          <w:lang w:val="en-US" w:eastAsia="zh-CN"/>
        </w:rPr>
        <w:t xml:space="preserve"> caused by n8+n</w:t>
      </w:r>
      <w:r>
        <w:rPr>
          <w:rFonts w:hint="eastAsia"/>
          <w:color w:val="auto"/>
          <w:lang w:val="en-US" w:eastAsia="zh-CN"/>
        </w:rPr>
        <w:t>79</w:t>
      </w:r>
      <w:r>
        <w:rPr>
          <w:rFonts w:eastAsia="宋体"/>
          <w:color w:val="auto"/>
          <w:lang w:val="en-US" w:eastAsia="zh-CN"/>
        </w:rPr>
        <w:t xml:space="preserve"> </w:t>
      </w:r>
      <w:r>
        <w:rPr>
          <w:color w:val="auto"/>
          <w:lang w:val="en-US" w:eastAsia="zh-CN"/>
        </w:rPr>
        <w:t>may fall into the its own band n3 Rx</w:t>
      </w:r>
      <w:r>
        <w:rPr>
          <w:rFonts w:hint="eastAsia"/>
          <w:color w:val="auto"/>
          <w:lang w:val="en-US" w:eastAsia="zh-CN"/>
        </w:rPr>
        <w:t>, where the IMDx frequency range is 1655~2360 MHz</w:t>
      </w:r>
    </w:p>
    <w:p w14:paraId="3E3039EC" w14:textId="77777777" w:rsidR="00AF1766" w:rsidRDefault="00AF1766" w:rsidP="00AF1766">
      <w:pPr>
        <w:pStyle w:val="EditorsNote"/>
        <w:keepLines w:val="0"/>
        <w:widowControl w:val="0"/>
        <w:overflowPunct w:val="0"/>
        <w:autoSpaceDE w:val="0"/>
        <w:autoSpaceDN w:val="0"/>
        <w:adjustRightInd w:val="0"/>
        <w:ind w:left="0" w:firstLine="284"/>
        <w:textAlignment w:val="baseline"/>
        <w:rPr>
          <w:color w:val="auto"/>
          <w:lang w:val="en-US" w:eastAsia="zh-CN"/>
        </w:rPr>
      </w:pPr>
    </w:p>
    <w:p w14:paraId="5B2AE022" w14:textId="1F1EE09B" w:rsidR="00AF1766" w:rsidRPr="003474CF" w:rsidRDefault="00AF1766" w:rsidP="003474CF">
      <w:pPr>
        <w:pStyle w:val="41"/>
      </w:pPr>
      <w:bookmarkStart w:id="510" w:name="_Toc136288459"/>
      <w:r>
        <w:t>5.48.2.2</w:t>
      </w:r>
      <w:r>
        <w:tab/>
      </w:r>
      <w:r w:rsidRPr="003474CF">
        <w:t>REFSENS requirements</w:t>
      </w:r>
      <w:bookmarkEnd w:id="510"/>
    </w:p>
    <w:p w14:paraId="16E56A8C" w14:textId="3E3B7090" w:rsidR="00AF1766" w:rsidRDefault="00AF1766" w:rsidP="00AF1766">
      <w:pPr>
        <w:spacing w:after="120"/>
        <w:rPr>
          <w:rFonts w:ascii="Arial" w:eastAsia="宋体" w:hAnsi="Arial" w:cs="Arial"/>
          <w:kern w:val="2"/>
          <w:lang w:val="en-US" w:eastAsia="zh-CN"/>
        </w:rPr>
      </w:pPr>
      <w:r>
        <w:rPr>
          <w:rFonts w:eastAsia="宋体" w:hint="eastAsia"/>
          <w:kern w:val="2"/>
          <w:lang w:val="en-US" w:eastAsia="zh-CN"/>
        </w:rPr>
        <w:t>For other MSD requirements, it is proposed to re-use the MSD values of DC_3-8_n79 and DC_8_n3-n79. Therefore, t</w:t>
      </w:r>
      <w:r>
        <w:rPr>
          <w:rFonts w:eastAsia="宋体"/>
          <w:kern w:val="2"/>
          <w:lang w:val="en-US" w:eastAsia="zh-CN"/>
        </w:rPr>
        <w:t>he MSD requirement are defined in table 5.48.2.2-1:</w:t>
      </w:r>
    </w:p>
    <w:p w14:paraId="7A352970" w14:textId="67425F5C" w:rsidR="00AF1766" w:rsidRPr="003474CF" w:rsidRDefault="00AF1766" w:rsidP="00AF1766">
      <w:pPr>
        <w:pStyle w:val="TH"/>
        <w:rPr>
          <w:rFonts w:cs="Arial"/>
        </w:rPr>
      </w:pPr>
      <w:r w:rsidRPr="003474CF">
        <w:rPr>
          <w:rFonts w:cs="Arial"/>
        </w:rPr>
        <w:t xml:space="preserve">Table </w:t>
      </w:r>
      <w:r>
        <w:rPr>
          <w:rFonts w:cs="Arial"/>
        </w:rPr>
        <w:t>5.48</w:t>
      </w:r>
      <w:r w:rsidRPr="003474CF">
        <w:rPr>
          <w:rFonts w:cs="Arial"/>
        </w:rPr>
        <w:t>.2.2-1: 3DL/2UL inter</w:t>
      </w:r>
      <w:r w:rsidR="001C06F2">
        <w:rPr>
          <w:rFonts w:cs="Arial"/>
        </w:rPr>
        <w:t>-</w:t>
      </w:r>
      <w:r w:rsidRPr="003474CF">
        <w:rPr>
          <w:rFonts w:cs="Arial"/>
        </w:rPr>
        <w:t>band Reference sensitivity QPSK PREFSENS and uplink/downlink configurations</w:t>
      </w:r>
    </w:p>
    <w:tbl>
      <w:tblPr>
        <w:tblW w:w="101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357"/>
      </w:tblGrid>
      <w:tr w:rsidR="00AF1766" w14:paraId="76754A5D" w14:textId="77777777" w:rsidTr="006B4219">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6483B0CF" w14:textId="77777777" w:rsidR="00AF1766" w:rsidRDefault="00AF1766" w:rsidP="006B4219">
            <w:pPr>
              <w:pStyle w:val="TAH"/>
              <w:rPr>
                <w:lang w:val="en-US"/>
              </w:rPr>
            </w:pPr>
            <w:r>
              <w:t>Band / Channel bandwidth / N</w:t>
            </w:r>
            <w:r>
              <w:rPr>
                <w:vertAlign w:val="subscript"/>
              </w:rPr>
              <w:t>RB</w:t>
            </w:r>
            <w:r>
              <w:t xml:space="preserve"> / Duplex mode</w:t>
            </w:r>
          </w:p>
        </w:tc>
        <w:tc>
          <w:tcPr>
            <w:tcW w:w="1357" w:type="dxa"/>
            <w:tcBorders>
              <w:top w:val="single" w:sz="4" w:space="0" w:color="auto"/>
              <w:left w:val="single" w:sz="4" w:space="0" w:color="auto"/>
              <w:bottom w:val="nil"/>
              <w:right w:val="single" w:sz="4" w:space="0" w:color="auto"/>
            </w:tcBorders>
            <w:shd w:val="clear" w:color="auto" w:fill="auto"/>
          </w:tcPr>
          <w:p w14:paraId="2B22F09C" w14:textId="77777777" w:rsidR="00AF1766" w:rsidRDefault="00AF1766" w:rsidP="006B4219">
            <w:pPr>
              <w:pStyle w:val="TAH"/>
            </w:pPr>
            <w:r>
              <w:t>Source of IMD</w:t>
            </w:r>
          </w:p>
        </w:tc>
      </w:tr>
      <w:tr w:rsidR="00AF1766" w14:paraId="30FF11BB" w14:textId="77777777" w:rsidTr="006B4219">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CB2CCBF" w14:textId="77777777" w:rsidR="00AF1766" w:rsidRDefault="00AF1766" w:rsidP="006B4219">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426571B6" w14:textId="77777777" w:rsidR="00AF1766" w:rsidRDefault="00AF1766" w:rsidP="006B4219">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48C8210B" w14:textId="77777777" w:rsidR="00AF1766" w:rsidRDefault="00AF1766" w:rsidP="006B4219">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40A8793D" w14:textId="77777777" w:rsidR="00AF1766" w:rsidRDefault="00AF1766" w:rsidP="006B4219">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1A3FF5A0" w14:textId="77777777" w:rsidR="00AF1766" w:rsidRDefault="00AF1766" w:rsidP="006B4219">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22BEB426" w14:textId="77777777" w:rsidR="00AF1766" w:rsidRDefault="00AF1766" w:rsidP="006B4219">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0911D20D" w14:textId="77777777" w:rsidR="00AF1766" w:rsidRDefault="00AF1766" w:rsidP="006B4219">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0BB3F1B3" w14:textId="77777777" w:rsidR="00AF1766" w:rsidRDefault="00AF1766" w:rsidP="006B4219">
            <w:pPr>
              <w:pStyle w:val="TAH"/>
            </w:pPr>
            <w:r>
              <w:t>Duplex mode</w:t>
            </w:r>
          </w:p>
        </w:tc>
        <w:tc>
          <w:tcPr>
            <w:tcW w:w="1357" w:type="dxa"/>
            <w:tcBorders>
              <w:top w:val="nil"/>
              <w:left w:val="single" w:sz="4" w:space="0" w:color="auto"/>
              <w:bottom w:val="single" w:sz="4" w:space="0" w:color="auto"/>
              <w:right w:val="single" w:sz="4" w:space="0" w:color="auto"/>
            </w:tcBorders>
            <w:shd w:val="clear" w:color="auto" w:fill="auto"/>
          </w:tcPr>
          <w:p w14:paraId="114C239E" w14:textId="77777777" w:rsidR="00AF1766" w:rsidRDefault="00AF1766" w:rsidP="006B4219">
            <w:pPr>
              <w:pStyle w:val="TAH"/>
            </w:pPr>
          </w:p>
        </w:tc>
      </w:tr>
      <w:tr w:rsidR="00AF1766" w14:paraId="2779B173" w14:textId="77777777" w:rsidTr="006B421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45808A7" w14:textId="77777777" w:rsidR="00AF1766" w:rsidRDefault="00AF1766" w:rsidP="006B4219">
            <w:pPr>
              <w:pStyle w:val="TAC"/>
              <w:rPr>
                <w:lang w:eastAsia="zh-CN"/>
              </w:rPr>
            </w:pPr>
            <w:r>
              <w:rPr>
                <w:lang w:eastAsia="zh-CN"/>
              </w:rPr>
              <w:t>CA_n</w:t>
            </w:r>
            <w:r>
              <w:rPr>
                <w:rFonts w:hint="eastAsia"/>
                <w:lang w:val="en-US" w:eastAsia="zh-CN"/>
              </w:rPr>
              <w:t>3</w:t>
            </w:r>
            <w:r>
              <w:rPr>
                <w:lang w:eastAsia="zh-CN"/>
              </w:rPr>
              <w:t>-n</w:t>
            </w:r>
            <w:r>
              <w:rPr>
                <w:rFonts w:hint="eastAsia"/>
                <w:lang w:val="en-US" w:eastAsia="zh-CN"/>
              </w:rPr>
              <w:t>8</w:t>
            </w:r>
            <w:r>
              <w:rPr>
                <w:lang w:eastAsia="zh-CN"/>
              </w:rPr>
              <w:t>-n</w:t>
            </w:r>
            <w:r>
              <w:rPr>
                <w:rFonts w:hint="eastAsia"/>
                <w:lang w:val="en-US" w:eastAsia="zh-CN"/>
              </w:rPr>
              <w:t>79</w:t>
            </w:r>
          </w:p>
        </w:tc>
        <w:tc>
          <w:tcPr>
            <w:tcW w:w="1146" w:type="dxa"/>
            <w:tcBorders>
              <w:top w:val="single" w:sz="4" w:space="0" w:color="auto"/>
              <w:left w:val="single" w:sz="4" w:space="0" w:color="auto"/>
              <w:right w:val="single" w:sz="4" w:space="0" w:color="auto"/>
            </w:tcBorders>
            <w:vAlign w:val="center"/>
          </w:tcPr>
          <w:p w14:paraId="0050C0B8" w14:textId="77777777" w:rsidR="00AF1766" w:rsidRDefault="00AF1766" w:rsidP="006B4219">
            <w:pPr>
              <w:pStyle w:val="TAC"/>
              <w:rPr>
                <w:lang w:val="en-US" w:eastAsia="zh-CN"/>
              </w:rPr>
            </w:pPr>
            <w:r>
              <w:t>n</w:t>
            </w:r>
            <w:r>
              <w:rPr>
                <w:rFonts w:hint="eastAsia"/>
                <w:lang w:val="en-US" w:eastAsia="zh-CN"/>
              </w:rPr>
              <w:t>3</w:t>
            </w:r>
          </w:p>
        </w:tc>
        <w:tc>
          <w:tcPr>
            <w:tcW w:w="960" w:type="dxa"/>
            <w:tcBorders>
              <w:top w:val="single" w:sz="4" w:space="0" w:color="auto"/>
              <w:left w:val="single" w:sz="4" w:space="0" w:color="auto"/>
              <w:right w:val="single" w:sz="4" w:space="0" w:color="auto"/>
            </w:tcBorders>
          </w:tcPr>
          <w:p w14:paraId="34FE0259" w14:textId="77777777" w:rsidR="00AF1766" w:rsidRDefault="00AF1766" w:rsidP="006B4219">
            <w:pPr>
              <w:pStyle w:val="TAC"/>
              <w:rPr>
                <w:lang w:val="en-US" w:eastAsia="zh-CN"/>
              </w:rPr>
            </w:pPr>
            <w:r>
              <w:rPr>
                <w:rFonts w:hint="eastAsia"/>
                <w:lang w:val="en-US" w:eastAsia="zh-CN"/>
              </w:rPr>
              <w:t>1770</w:t>
            </w:r>
          </w:p>
        </w:tc>
        <w:tc>
          <w:tcPr>
            <w:tcW w:w="964" w:type="dxa"/>
            <w:tcBorders>
              <w:top w:val="single" w:sz="4" w:space="0" w:color="auto"/>
              <w:left w:val="single" w:sz="4" w:space="0" w:color="auto"/>
              <w:right w:val="single" w:sz="4" w:space="0" w:color="auto"/>
            </w:tcBorders>
          </w:tcPr>
          <w:p w14:paraId="0FACF052" w14:textId="77777777" w:rsidR="00AF1766" w:rsidRDefault="00AF1766" w:rsidP="006B4219">
            <w:pPr>
              <w:pStyle w:val="TAC"/>
            </w:pPr>
            <w:r>
              <w:rPr>
                <w:rFonts w:hint="eastAsia"/>
                <w:lang w:val="en-US" w:eastAsia="zh-CN"/>
              </w:rPr>
              <w:t>5</w:t>
            </w:r>
          </w:p>
        </w:tc>
        <w:tc>
          <w:tcPr>
            <w:tcW w:w="960" w:type="dxa"/>
            <w:tcBorders>
              <w:top w:val="single" w:sz="4" w:space="0" w:color="auto"/>
              <w:left w:val="single" w:sz="4" w:space="0" w:color="auto"/>
              <w:right w:val="single" w:sz="4" w:space="0" w:color="auto"/>
            </w:tcBorders>
          </w:tcPr>
          <w:p w14:paraId="788C2F6F" w14:textId="77777777" w:rsidR="00AF1766" w:rsidRDefault="00AF1766" w:rsidP="006B4219">
            <w:pPr>
              <w:pStyle w:val="TAC"/>
              <w:rPr>
                <w:lang w:val="en-US"/>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3504B7A0" w14:textId="77777777" w:rsidR="00AF1766" w:rsidRDefault="00AF1766" w:rsidP="006B4219">
            <w:pPr>
              <w:pStyle w:val="TAC"/>
              <w:rPr>
                <w:lang w:val="en-US" w:eastAsia="zh-CN"/>
              </w:rPr>
            </w:pPr>
            <w:r>
              <w:rPr>
                <w:rFonts w:hint="eastAsia"/>
                <w:lang w:val="en-US" w:eastAsia="zh-CN"/>
              </w:rPr>
              <w:t>1865</w:t>
            </w:r>
          </w:p>
        </w:tc>
        <w:tc>
          <w:tcPr>
            <w:tcW w:w="977" w:type="dxa"/>
            <w:tcBorders>
              <w:top w:val="single" w:sz="4" w:space="0" w:color="auto"/>
              <w:left w:val="single" w:sz="4" w:space="0" w:color="auto"/>
              <w:bottom w:val="single" w:sz="4" w:space="0" w:color="auto"/>
              <w:right w:val="single" w:sz="4" w:space="0" w:color="auto"/>
            </w:tcBorders>
          </w:tcPr>
          <w:p w14:paraId="11054A2C" w14:textId="77777777" w:rsidR="00AF1766" w:rsidRDefault="00AF1766" w:rsidP="006B4219">
            <w:pPr>
              <w:pStyle w:val="TAC"/>
            </w:pPr>
            <w:r>
              <w:rPr>
                <w:rFonts w:hint="eastAsia"/>
                <w:lang w:val="en-US" w:eastAsia="zh-CN"/>
              </w:rPr>
              <w:t>N/A</w:t>
            </w:r>
          </w:p>
        </w:tc>
        <w:tc>
          <w:tcPr>
            <w:tcW w:w="828" w:type="dxa"/>
            <w:tcBorders>
              <w:top w:val="single" w:sz="4" w:space="0" w:color="auto"/>
              <w:left w:val="single" w:sz="4" w:space="0" w:color="auto"/>
              <w:right w:val="single" w:sz="4" w:space="0" w:color="auto"/>
            </w:tcBorders>
            <w:vAlign w:val="center"/>
          </w:tcPr>
          <w:p w14:paraId="12FB33AF" w14:textId="77777777" w:rsidR="00AF1766" w:rsidRDefault="00AF1766" w:rsidP="006B4219">
            <w:pPr>
              <w:pStyle w:val="TAC"/>
              <w:rPr>
                <w:lang w:val="en-US" w:eastAsia="zh-CN"/>
              </w:rPr>
            </w:pPr>
            <w:r>
              <w:rPr>
                <w:rFonts w:hint="eastAsia"/>
                <w:lang w:val="en-US" w:eastAsia="zh-CN"/>
              </w:rPr>
              <w:t>FDD</w:t>
            </w:r>
          </w:p>
        </w:tc>
        <w:tc>
          <w:tcPr>
            <w:tcW w:w="1357" w:type="dxa"/>
            <w:tcBorders>
              <w:top w:val="single" w:sz="4" w:space="0" w:color="auto"/>
              <w:left w:val="single" w:sz="4" w:space="0" w:color="auto"/>
              <w:right w:val="single" w:sz="4" w:space="0" w:color="auto"/>
            </w:tcBorders>
          </w:tcPr>
          <w:p w14:paraId="49FA6ECE" w14:textId="77777777" w:rsidR="00AF1766" w:rsidRDefault="00AF1766" w:rsidP="006B4219">
            <w:pPr>
              <w:pStyle w:val="TAC"/>
            </w:pPr>
            <w:r>
              <w:t>N/A</w:t>
            </w:r>
          </w:p>
        </w:tc>
      </w:tr>
      <w:tr w:rsidR="00AF1766" w14:paraId="34635350" w14:textId="77777777" w:rsidTr="006B42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2994FBD" w14:textId="77777777" w:rsidR="00AF1766" w:rsidRDefault="00AF1766" w:rsidP="006B4219">
            <w:pPr>
              <w:pStyle w:val="TAC"/>
              <w:rPr>
                <w:lang w:eastAsia="zh-CN"/>
              </w:rPr>
            </w:pPr>
          </w:p>
        </w:tc>
        <w:tc>
          <w:tcPr>
            <w:tcW w:w="1146" w:type="dxa"/>
            <w:tcBorders>
              <w:top w:val="single" w:sz="4" w:space="0" w:color="auto"/>
              <w:left w:val="single" w:sz="4" w:space="0" w:color="auto"/>
              <w:right w:val="single" w:sz="4" w:space="0" w:color="auto"/>
            </w:tcBorders>
            <w:vAlign w:val="center"/>
          </w:tcPr>
          <w:p w14:paraId="4E94B9A9" w14:textId="77777777" w:rsidR="00AF1766" w:rsidRDefault="00AF1766" w:rsidP="006B4219">
            <w:pPr>
              <w:pStyle w:val="TAC"/>
              <w:rPr>
                <w:lang w:val="en-US" w:eastAsia="zh-CN"/>
              </w:rPr>
            </w:pPr>
            <w:r>
              <w:rPr>
                <w:lang w:eastAsia="zh-CN"/>
              </w:rPr>
              <w:t>n8</w:t>
            </w:r>
          </w:p>
        </w:tc>
        <w:tc>
          <w:tcPr>
            <w:tcW w:w="960" w:type="dxa"/>
            <w:tcBorders>
              <w:top w:val="single" w:sz="4" w:space="0" w:color="auto"/>
              <w:left w:val="single" w:sz="4" w:space="0" w:color="auto"/>
              <w:right w:val="single" w:sz="4" w:space="0" w:color="auto"/>
            </w:tcBorders>
          </w:tcPr>
          <w:p w14:paraId="3AA3647C" w14:textId="77777777" w:rsidR="00AF1766" w:rsidRDefault="00AF1766" w:rsidP="006B4219">
            <w:pPr>
              <w:pStyle w:val="TAC"/>
              <w:rPr>
                <w:lang w:val="en-US" w:eastAsia="zh-CN"/>
              </w:rPr>
            </w:pPr>
            <w:r>
              <w:rPr>
                <w:rFonts w:hint="eastAsia"/>
                <w:lang w:val="en-US" w:eastAsia="zh-CN"/>
              </w:rPr>
              <w:t>885</w:t>
            </w:r>
          </w:p>
        </w:tc>
        <w:tc>
          <w:tcPr>
            <w:tcW w:w="964" w:type="dxa"/>
            <w:tcBorders>
              <w:top w:val="single" w:sz="4" w:space="0" w:color="auto"/>
              <w:left w:val="single" w:sz="4" w:space="0" w:color="auto"/>
              <w:right w:val="single" w:sz="4" w:space="0" w:color="auto"/>
            </w:tcBorders>
          </w:tcPr>
          <w:p w14:paraId="2952BC98" w14:textId="77777777" w:rsidR="00AF1766" w:rsidRDefault="00AF1766" w:rsidP="006B4219">
            <w:pPr>
              <w:pStyle w:val="TAC"/>
            </w:pPr>
            <w:r>
              <w:rPr>
                <w:rFonts w:hint="eastAsia"/>
                <w:lang w:val="en-US" w:eastAsia="zh-CN"/>
              </w:rPr>
              <w:t>5</w:t>
            </w:r>
          </w:p>
        </w:tc>
        <w:tc>
          <w:tcPr>
            <w:tcW w:w="960" w:type="dxa"/>
            <w:tcBorders>
              <w:top w:val="single" w:sz="4" w:space="0" w:color="auto"/>
              <w:left w:val="single" w:sz="4" w:space="0" w:color="auto"/>
              <w:right w:val="single" w:sz="4" w:space="0" w:color="auto"/>
            </w:tcBorders>
          </w:tcPr>
          <w:p w14:paraId="6619DB00" w14:textId="77777777" w:rsidR="00AF1766" w:rsidRDefault="00AF1766" w:rsidP="006B4219">
            <w:pPr>
              <w:pStyle w:val="TAC"/>
              <w:rPr>
                <w:lang w:val="en-US"/>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08F3694B" w14:textId="77777777" w:rsidR="00AF1766" w:rsidRDefault="00AF1766" w:rsidP="006B4219">
            <w:pPr>
              <w:pStyle w:val="TAC"/>
              <w:rPr>
                <w:lang w:val="en-US" w:eastAsia="zh-CN"/>
              </w:rPr>
            </w:pPr>
            <w:r>
              <w:rPr>
                <w:rFonts w:hint="eastAsia"/>
                <w:lang w:val="en-US" w:eastAsia="zh-CN"/>
              </w:rPr>
              <w:t>930</w:t>
            </w:r>
          </w:p>
        </w:tc>
        <w:tc>
          <w:tcPr>
            <w:tcW w:w="977" w:type="dxa"/>
            <w:tcBorders>
              <w:top w:val="single" w:sz="4" w:space="0" w:color="auto"/>
              <w:left w:val="single" w:sz="4" w:space="0" w:color="auto"/>
              <w:bottom w:val="single" w:sz="4" w:space="0" w:color="auto"/>
              <w:right w:val="single" w:sz="4" w:space="0" w:color="auto"/>
            </w:tcBorders>
          </w:tcPr>
          <w:p w14:paraId="7D1B10FF" w14:textId="77777777" w:rsidR="00AF1766" w:rsidRDefault="00AF1766" w:rsidP="006B4219">
            <w:pPr>
              <w:pStyle w:val="TAC"/>
            </w:pPr>
            <w:r>
              <w:rPr>
                <w:rFonts w:hint="eastAsia"/>
                <w:lang w:val="en-US" w:eastAsia="zh-CN"/>
              </w:rPr>
              <w:t>N/A</w:t>
            </w:r>
          </w:p>
        </w:tc>
        <w:tc>
          <w:tcPr>
            <w:tcW w:w="828" w:type="dxa"/>
            <w:tcBorders>
              <w:top w:val="single" w:sz="4" w:space="0" w:color="auto"/>
              <w:left w:val="single" w:sz="4" w:space="0" w:color="auto"/>
              <w:right w:val="single" w:sz="4" w:space="0" w:color="auto"/>
            </w:tcBorders>
            <w:vAlign w:val="center"/>
          </w:tcPr>
          <w:p w14:paraId="12681408" w14:textId="77777777" w:rsidR="00AF1766" w:rsidRDefault="00AF1766" w:rsidP="006B4219">
            <w:pPr>
              <w:pStyle w:val="TAC"/>
              <w:rPr>
                <w:lang w:val="en-US" w:eastAsia="zh-CN"/>
              </w:rPr>
            </w:pPr>
            <w:r>
              <w:rPr>
                <w:rFonts w:hint="eastAsia"/>
                <w:lang w:val="en-US" w:eastAsia="zh-CN"/>
              </w:rPr>
              <w:t>FDD</w:t>
            </w:r>
          </w:p>
        </w:tc>
        <w:tc>
          <w:tcPr>
            <w:tcW w:w="1357" w:type="dxa"/>
            <w:tcBorders>
              <w:top w:val="single" w:sz="4" w:space="0" w:color="auto"/>
              <w:left w:val="single" w:sz="4" w:space="0" w:color="auto"/>
              <w:right w:val="single" w:sz="4" w:space="0" w:color="auto"/>
            </w:tcBorders>
          </w:tcPr>
          <w:p w14:paraId="3DD52117" w14:textId="77777777" w:rsidR="00AF1766" w:rsidRDefault="00AF1766" w:rsidP="006B4219">
            <w:pPr>
              <w:pStyle w:val="TAC"/>
            </w:pPr>
            <w:r>
              <w:t>N/A</w:t>
            </w:r>
          </w:p>
        </w:tc>
      </w:tr>
      <w:tr w:rsidR="00AF1766" w14:paraId="4A3CF273" w14:textId="77777777" w:rsidTr="006B42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17FE360" w14:textId="77777777" w:rsidR="00AF1766" w:rsidRDefault="00AF1766" w:rsidP="006B4219">
            <w:pPr>
              <w:pStyle w:val="TAC"/>
              <w:rPr>
                <w:lang w:eastAsia="zh-CN"/>
              </w:rPr>
            </w:pPr>
          </w:p>
        </w:tc>
        <w:tc>
          <w:tcPr>
            <w:tcW w:w="1146" w:type="dxa"/>
            <w:tcBorders>
              <w:top w:val="single" w:sz="4" w:space="0" w:color="auto"/>
              <w:left w:val="single" w:sz="4" w:space="0" w:color="auto"/>
              <w:right w:val="single" w:sz="4" w:space="0" w:color="auto"/>
            </w:tcBorders>
            <w:vAlign w:val="center"/>
          </w:tcPr>
          <w:p w14:paraId="0242C660" w14:textId="77777777" w:rsidR="00AF1766" w:rsidRDefault="00AF1766" w:rsidP="006B4219">
            <w:pPr>
              <w:pStyle w:val="TAC"/>
              <w:rPr>
                <w:rFonts w:eastAsia="宋体"/>
                <w:lang w:val="en-US" w:eastAsia="zh-CN"/>
              </w:rPr>
            </w:pPr>
            <w:r>
              <w:t>n</w:t>
            </w:r>
            <w:r>
              <w:rPr>
                <w:rFonts w:eastAsia="宋体" w:hint="eastAsia"/>
                <w:lang w:val="en-US" w:eastAsia="zh-CN"/>
              </w:rPr>
              <w:t>79</w:t>
            </w:r>
          </w:p>
        </w:tc>
        <w:tc>
          <w:tcPr>
            <w:tcW w:w="960" w:type="dxa"/>
            <w:tcBorders>
              <w:top w:val="single" w:sz="4" w:space="0" w:color="auto"/>
              <w:left w:val="single" w:sz="4" w:space="0" w:color="auto"/>
              <w:right w:val="single" w:sz="4" w:space="0" w:color="auto"/>
            </w:tcBorders>
          </w:tcPr>
          <w:p w14:paraId="56C104F3" w14:textId="77777777" w:rsidR="00AF1766" w:rsidRDefault="00AF1766" w:rsidP="006B4219">
            <w:pPr>
              <w:pStyle w:val="TAC"/>
              <w:rPr>
                <w:lang w:val="en-US" w:eastAsia="zh-CN"/>
              </w:rPr>
            </w:pPr>
            <w:r>
              <w:rPr>
                <w:rFonts w:hint="eastAsia"/>
                <w:lang w:val="en-US" w:eastAsia="zh-CN"/>
              </w:rPr>
              <w:t>4425</w:t>
            </w:r>
          </w:p>
        </w:tc>
        <w:tc>
          <w:tcPr>
            <w:tcW w:w="964" w:type="dxa"/>
            <w:tcBorders>
              <w:top w:val="single" w:sz="4" w:space="0" w:color="auto"/>
              <w:left w:val="single" w:sz="4" w:space="0" w:color="auto"/>
              <w:right w:val="single" w:sz="4" w:space="0" w:color="auto"/>
            </w:tcBorders>
          </w:tcPr>
          <w:p w14:paraId="45E7C156" w14:textId="77777777" w:rsidR="00AF1766" w:rsidRDefault="00AF1766" w:rsidP="006B4219">
            <w:pPr>
              <w:pStyle w:val="TAC"/>
              <w:rPr>
                <w:lang w:val="en-US"/>
              </w:rPr>
            </w:pPr>
            <w:r>
              <w:rPr>
                <w:rFonts w:hint="eastAsia"/>
                <w:lang w:val="en-US" w:eastAsia="zh-CN"/>
              </w:rPr>
              <w:t>40</w:t>
            </w:r>
          </w:p>
        </w:tc>
        <w:tc>
          <w:tcPr>
            <w:tcW w:w="960" w:type="dxa"/>
            <w:tcBorders>
              <w:top w:val="single" w:sz="4" w:space="0" w:color="auto"/>
              <w:left w:val="single" w:sz="4" w:space="0" w:color="auto"/>
              <w:right w:val="single" w:sz="4" w:space="0" w:color="auto"/>
            </w:tcBorders>
          </w:tcPr>
          <w:p w14:paraId="66F0CFAA" w14:textId="77777777" w:rsidR="00AF1766" w:rsidRDefault="00AF1766" w:rsidP="006B4219">
            <w:pPr>
              <w:pStyle w:val="TAC"/>
              <w:rPr>
                <w:lang w:val="en-US"/>
              </w:rPr>
            </w:pPr>
            <w:r>
              <w:rPr>
                <w:rFonts w:hint="eastAsia"/>
                <w:lang w:val="en-US" w:eastAsia="zh-CN"/>
              </w:rPr>
              <w:t>216</w:t>
            </w:r>
          </w:p>
        </w:tc>
        <w:tc>
          <w:tcPr>
            <w:tcW w:w="960" w:type="dxa"/>
            <w:tcBorders>
              <w:top w:val="single" w:sz="4" w:space="0" w:color="auto"/>
              <w:left w:val="single" w:sz="4" w:space="0" w:color="auto"/>
              <w:right w:val="single" w:sz="4" w:space="0" w:color="auto"/>
            </w:tcBorders>
          </w:tcPr>
          <w:p w14:paraId="3F5B9B47" w14:textId="77777777" w:rsidR="00AF1766" w:rsidRDefault="00AF1766" w:rsidP="006B4219">
            <w:pPr>
              <w:pStyle w:val="TAC"/>
              <w:rPr>
                <w:lang w:val="en-US" w:eastAsia="zh-CN"/>
              </w:rPr>
            </w:pPr>
            <w:r>
              <w:rPr>
                <w:rFonts w:hint="eastAsia"/>
                <w:lang w:val="en-US" w:eastAsia="zh-CN"/>
              </w:rPr>
              <w:t>4425</w:t>
            </w:r>
          </w:p>
        </w:tc>
        <w:tc>
          <w:tcPr>
            <w:tcW w:w="977" w:type="dxa"/>
            <w:tcBorders>
              <w:top w:val="single" w:sz="4" w:space="0" w:color="auto"/>
              <w:left w:val="single" w:sz="4" w:space="0" w:color="auto"/>
              <w:bottom w:val="single" w:sz="4" w:space="0" w:color="auto"/>
              <w:right w:val="single" w:sz="4" w:space="0" w:color="auto"/>
            </w:tcBorders>
          </w:tcPr>
          <w:p w14:paraId="3860C990" w14:textId="77777777" w:rsidR="00AF1766" w:rsidRDefault="00AF1766" w:rsidP="006B4219">
            <w:pPr>
              <w:pStyle w:val="TAC"/>
            </w:pPr>
            <w:r>
              <w:rPr>
                <w:rFonts w:hint="eastAsia"/>
                <w:lang w:val="en-US" w:eastAsia="zh-CN"/>
              </w:rPr>
              <w:t>15.7</w:t>
            </w:r>
          </w:p>
        </w:tc>
        <w:tc>
          <w:tcPr>
            <w:tcW w:w="828" w:type="dxa"/>
            <w:tcBorders>
              <w:top w:val="single" w:sz="4" w:space="0" w:color="auto"/>
              <w:left w:val="single" w:sz="4" w:space="0" w:color="auto"/>
              <w:right w:val="single" w:sz="4" w:space="0" w:color="auto"/>
            </w:tcBorders>
            <w:vAlign w:val="center"/>
          </w:tcPr>
          <w:p w14:paraId="742159D3" w14:textId="77777777" w:rsidR="00AF1766" w:rsidRDefault="00AF1766" w:rsidP="006B4219">
            <w:pPr>
              <w:pStyle w:val="TAC"/>
              <w:rPr>
                <w:lang w:val="en-US" w:eastAsia="zh-CN"/>
              </w:rPr>
            </w:pPr>
            <w:r>
              <w:rPr>
                <w:rFonts w:hint="eastAsia"/>
                <w:lang w:val="en-US" w:eastAsia="zh-CN"/>
              </w:rPr>
              <w:t>TDD</w:t>
            </w:r>
          </w:p>
        </w:tc>
        <w:tc>
          <w:tcPr>
            <w:tcW w:w="1357" w:type="dxa"/>
            <w:tcBorders>
              <w:top w:val="single" w:sz="4" w:space="0" w:color="auto"/>
              <w:left w:val="single" w:sz="4" w:space="0" w:color="auto"/>
              <w:right w:val="single" w:sz="4" w:space="0" w:color="auto"/>
            </w:tcBorders>
          </w:tcPr>
          <w:p w14:paraId="3E7FDC8D" w14:textId="77777777" w:rsidR="00AF1766" w:rsidRDefault="00AF1766" w:rsidP="006B4219">
            <w:pPr>
              <w:pStyle w:val="TAC"/>
              <w:rPr>
                <w:rFonts w:eastAsia="宋体"/>
                <w:vertAlign w:val="superscript"/>
                <w:lang w:val="en-US" w:eastAsia="zh-CN"/>
              </w:rPr>
            </w:pPr>
            <w:r>
              <w:rPr>
                <w:rFonts w:eastAsia="宋体" w:hint="eastAsia"/>
                <w:lang w:val="en-US" w:eastAsia="zh-CN"/>
              </w:rPr>
              <w:t>IMD3</w:t>
            </w:r>
            <w:r>
              <w:rPr>
                <w:rFonts w:eastAsia="宋体" w:hint="eastAsia"/>
                <w:vertAlign w:val="superscript"/>
                <w:lang w:val="en-US" w:eastAsia="zh-CN"/>
              </w:rPr>
              <w:t>2</w:t>
            </w:r>
          </w:p>
        </w:tc>
      </w:tr>
      <w:tr w:rsidR="00AF1766" w14:paraId="0A3B698A" w14:textId="77777777" w:rsidTr="006B4219">
        <w:trPr>
          <w:trHeight w:val="151"/>
          <w:jc w:val="center"/>
        </w:trPr>
        <w:tc>
          <w:tcPr>
            <w:tcW w:w="2007" w:type="dxa"/>
            <w:tcBorders>
              <w:top w:val="nil"/>
              <w:left w:val="single" w:sz="4" w:space="0" w:color="auto"/>
              <w:bottom w:val="nil"/>
              <w:right w:val="single" w:sz="4" w:space="0" w:color="auto"/>
            </w:tcBorders>
            <w:shd w:val="clear" w:color="auto" w:fill="auto"/>
            <w:vAlign w:val="center"/>
          </w:tcPr>
          <w:p w14:paraId="1F2E0ED4" w14:textId="77777777" w:rsidR="00AF1766" w:rsidRDefault="00AF1766" w:rsidP="006B421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4FBA7D1" w14:textId="77777777" w:rsidR="00AF1766" w:rsidRDefault="00AF1766" w:rsidP="006B4219">
            <w:pPr>
              <w:pStyle w:val="TAC"/>
              <w:rPr>
                <w:rFonts w:eastAsia="宋体"/>
                <w:lang w:val="en-US" w:eastAsia="zh-CN"/>
              </w:rPr>
            </w:pPr>
            <w:r>
              <w:t>n</w:t>
            </w:r>
            <w:r>
              <w:rPr>
                <w:rFonts w:eastAsia="宋体" w:hint="eastAsia"/>
                <w:lang w:val="en-US" w:eastAsia="zh-CN"/>
              </w:rPr>
              <w:t>3</w:t>
            </w:r>
          </w:p>
        </w:tc>
        <w:tc>
          <w:tcPr>
            <w:tcW w:w="960" w:type="dxa"/>
            <w:tcBorders>
              <w:top w:val="single" w:sz="4" w:space="0" w:color="auto"/>
              <w:left w:val="single" w:sz="4" w:space="0" w:color="auto"/>
              <w:right w:val="single" w:sz="4" w:space="0" w:color="auto"/>
            </w:tcBorders>
          </w:tcPr>
          <w:p w14:paraId="0561DDBD" w14:textId="77777777" w:rsidR="00AF1766" w:rsidRDefault="00AF1766" w:rsidP="006B4219">
            <w:pPr>
              <w:pStyle w:val="TAC"/>
              <w:rPr>
                <w:rFonts w:eastAsia="宋体"/>
                <w:lang w:val="en-US" w:eastAsia="zh-CN"/>
              </w:rPr>
            </w:pPr>
            <w:r>
              <w:rPr>
                <w:rFonts w:eastAsia="宋体" w:hint="eastAsia"/>
                <w:lang w:val="en-US" w:eastAsia="zh-CN"/>
              </w:rPr>
              <w:t>1755</w:t>
            </w:r>
          </w:p>
        </w:tc>
        <w:tc>
          <w:tcPr>
            <w:tcW w:w="964" w:type="dxa"/>
            <w:tcBorders>
              <w:top w:val="single" w:sz="4" w:space="0" w:color="auto"/>
              <w:left w:val="single" w:sz="4" w:space="0" w:color="auto"/>
              <w:right w:val="single" w:sz="4" w:space="0" w:color="auto"/>
            </w:tcBorders>
          </w:tcPr>
          <w:p w14:paraId="168442DA" w14:textId="77777777" w:rsidR="00AF1766" w:rsidRDefault="00AF1766" w:rsidP="006B4219">
            <w:pPr>
              <w:pStyle w:val="TAC"/>
              <w:rPr>
                <w:lang w:val="en-US" w:eastAsia="zh-CN"/>
              </w:rPr>
            </w:pPr>
            <w:r>
              <w:t>5</w:t>
            </w:r>
          </w:p>
        </w:tc>
        <w:tc>
          <w:tcPr>
            <w:tcW w:w="960" w:type="dxa"/>
            <w:tcBorders>
              <w:top w:val="single" w:sz="4" w:space="0" w:color="auto"/>
              <w:left w:val="single" w:sz="4" w:space="0" w:color="auto"/>
              <w:right w:val="single" w:sz="4" w:space="0" w:color="auto"/>
            </w:tcBorders>
          </w:tcPr>
          <w:p w14:paraId="6B055898" w14:textId="77777777" w:rsidR="00AF1766" w:rsidRDefault="00AF1766" w:rsidP="006B4219">
            <w:pPr>
              <w:pStyle w:val="TAC"/>
              <w:rPr>
                <w:lang w:val="en-US" w:eastAsia="zh-CN"/>
              </w:rPr>
            </w:pPr>
            <w:r>
              <w:t>25</w:t>
            </w:r>
          </w:p>
        </w:tc>
        <w:tc>
          <w:tcPr>
            <w:tcW w:w="960" w:type="dxa"/>
            <w:tcBorders>
              <w:top w:val="single" w:sz="4" w:space="0" w:color="auto"/>
              <w:left w:val="single" w:sz="4" w:space="0" w:color="auto"/>
              <w:right w:val="single" w:sz="4" w:space="0" w:color="auto"/>
            </w:tcBorders>
          </w:tcPr>
          <w:p w14:paraId="4724B049" w14:textId="77777777" w:rsidR="00AF1766" w:rsidRDefault="00AF1766" w:rsidP="006B4219">
            <w:pPr>
              <w:pStyle w:val="TAC"/>
              <w:rPr>
                <w:rFonts w:eastAsia="宋体"/>
                <w:lang w:val="en-US" w:eastAsia="zh-CN"/>
              </w:rPr>
            </w:pPr>
            <w:r>
              <w:rPr>
                <w:rFonts w:eastAsia="宋体" w:hint="eastAsia"/>
                <w:lang w:val="en-US" w:eastAsia="zh-CN"/>
              </w:rPr>
              <w:t>1850</w:t>
            </w:r>
          </w:p>
        </w:tc>
        <w:tc>
          <w:tcPr>
            <w:tcW w:w="977" w:type="dxa"/>
            <w:tcBorders>
              <w:top w:val="single" w:sz="4" w:space="0" w:color="auto"/>
              <w:left w:val="single" w:sz="4" w:space="0" w:color="auto"/>
              <w:bottom w:val="single" w:sz="4" w:space="0" w:color="auto"/>
              <w:right w:val="single" w:sz="4" w:space="0" w:color="auto"/>
            </w:tcBorders>
          </w:tcPr>
          <w:p w14:paraId="658BBE1A" w14:textId="77777777" w:rsidR="00AF1766" w:rsidRDefault="00AF1766" w:rsidP="006B4219">
            <w:pPr>
              <w:pStyle w:val="TAC"/>
              <w:rPr>
                <w:lang w:val="en-US" w:eastAsia="zh-CN"/>
              </w:rPr>
            </w:pPr>
            <w:r>
              <w:t>N/A</w:t>
            </w:r>
          </w:p>
        </w:tc>
        <w:tc>
          <w:tcPr>
            <w:tcW w:w="828" w:type="dxa"/>
            <w:tcBorders>
              <w:top w:val="single" w:sz="4" w:space="0" w:color="auto"/>
              <w:left w:val="single" w:sz="4" w:space="0" w:color="auto"/>
              <w:right w:val="single" w:sz="4" w:space="0" w:color="auto"/>
            </w:tcBorders>
            <w:vAlign w:val="center"/>
          </w:tcPr>
          <w:p w14:paraId="3D08E6A1" w14:textId="77777777" w:rsidR="00AF1766" w:rsidRDefault="00AF1766" w:rsidP="006B4219">
            <w:pPr>
              <w:pStyle w:val="TAC"/>
              <w:rPr>
                <w:lang w:val="en-US" w:eastAsia="zh-CN"/>
              </w:rPr>
            </w:pPr>
            <w:r>
              <w:rPr>
                <w:lang w:eastAsia="zh-CN"/>
              </w:rPr>
              <w:t>FDD</w:t>
            </w:r>
          </w:p>
        </w:tc>
        <w:tc>
          <w:tcPr>
            <w:tcW w:w="1357" w:type="dxa"/>
            <w:tcBorders>
              <w:top w:val="single" w:sz="4" w:space="0" w:color="auto"/>
              <w:left w:val="single" w:sz="4" w:space="0" w:color="auto"/>
              <w:right w:val="single" w:sz="4" w:space="0" w:color="auto"/>
            </w:tcBorders>
          </w:tcPr>
          <w:p w14:paraId="198479A5" w14:textId="77777777" w:rsidR="00AF1766" w:rsidRDefault="00AF1766" w:rsidP="006B4219">
            <w:pPr>
              <w:pStyle w:val="TAC"/>
              <w:rPr>
                <w:lang w:val="en-US" w:eastAsia="zh-CN"/>
              </w:rPr>
            </w:pPr>
            <w:r>
              <w:t>N/A</w:t>
            </w:r>
          </w:p>
        </w:tc>
      </w:tr>
      <w:tr w:rsidR="00AF1766" w14:paraId="5446AB32" w14:textId="77777777" w:rsidTr="006B42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4C8842" w14:textId="77777777" w:rsidR="00AF1766" w:rsidRDefault="00AF1766" w:rsidP="006B421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7141D80" w14:textId="77777777" w:rsidR="00AF1766" w:rsidRDefault="00AF1766" w:rsidP="006B4219">
            <w:pPr>
              <w:pStyle w:val="TAC"/>
              <w:rPr>
                <w:lang w:val="en-US" w:eastAsia="zh-CN"/>
              </w:rPr>
            </w:pPr>
            <w:r>
              <w:rPr>
                <w:lang w:eastAsia="zh-CN"/>
              </w:rPr>
              <w:t>n8</w:t>
            </w:r>
          </w:p>
        </w:tc>
        <w:tc>
          <w:tcPr>
            <w:tcW w:w="960" w:type="dxa"/>
            <w:tcBorders>
              <w:top w:val="single" w:sz="4" w:space="0" w:color="auto"/>
              <w:left w:val="single" w:sz="4" w:space="0" w:color="auto"/>
              <w:right w:val="single" w:sz="4" w:space="0" w:color="auto"/>
            </w:tcBorders>
          </w:tcPr>
          <w:p w14:paraId="49BC82F4" w14:textId="77777777" w:rsidR="00AF1766" w:rsidRDefault="00AF1766" w:rsidP="006B4219">
            <w:pPr>
              <w:pStyle w:val="TAC"/>
              <w:rPr>
                <w:rFonts w:eastAsia="宋体"/>
                <w:lang w:val="en-US" w:eastAsia="zh-CN"/>
              </w:rPr>
            </w:pPr>
            <w:r>
              <w:rPr>
                <w:rFonts w:eastAsia="宋体" w:hint="eastAsia"/>
                <w:lang w:val="en-US" w:eastAsia="zh-CN"/>
              </w:rPr>
              <w:t>910</w:t>
            </w:r>
          </w:p>
        </w:tc>
        <w:tc>
          <w:tcPr>
            <w:tcW w:w="964" w:type="dxa"/>
            <w:tcBorders>
              <w:top w:val="single" w:sz="4" w:space="0" w:color="auto"/>
              <w:left w:val="single" w:sz="4" w:space="0" w:color="auto"/>
              <w:right w:val="single" w:sz="4" w:space="0" w:color="auto"/>
            </w:tcBorders>
          </w:tcPr>
          <w:p w14:paraId="5FF8A11B" w14:textId="77777777" w:rsidR="00AF1766" w:rsidRDefault="00AF1766" w:rsidP="006B4219">
            <w:pPr>
              <w:pStyle w:val="TAC"/>
              <w:rPr>
                <w:lang w:val="en-US" w:eastAsia="zh-CN"/>
              </w:rPr>
            </w:pPr>
            <w:r>
              <w:t>5</w:t>
            </w:r>
          </w:p>
        </w:tc>
        <w:tc>
          <w:tcPr>
            <w:tcW w:w="960" w:type="dxa"/>
            <w:tcBorders>
              <w:top w:val="single" w:sz="4" w:space="0" w:color="auto"/>
              <w:left w:val="single" w:sz="4" w:space="0" w:color="auto"/>
              <w:right w:val="single" w:sz="4" w:space="0" w:color="auto"/>
            </w:tcBorders>
          </w:tcPr>
          <w:p w14:paraId="60497A2C" w14:textId="77777777" w:rsidR="00AF1766" w:rsidRDefault="00AF1766" w:rsidP="006B4219">
            <w:pPr>
              <w:pStyle w:val="TAC"/>
              <w:rPr>
                <w:lang w:val="en-US" w:eastAsia="zh-CN"/>
              </w:rPr>
            </w:pPr>
            <w:r>
              <w:t>25</w:t>
            </w:r>
          </w:p>
        </w:tc>
        <w:tc>
          <w:tcPr>
            <w:tcW w:w="960" w:type="dxa"/>
            <w:tcBorders>
              <w:top w:val="single" w:sz="4" w:space="0" w:color="auto"/>
              <w:left w:val="single" w:sz="4" w:space="0" w:color="auto"/>
              <w:right w:val="single" w:sz="4" w:space="0" w:color="auto"/>
            </w:tcBorders>
          </w:tcPr>
          <w:p w14:paraId="7DE0E35D" w14:textId="77777777" w:rsidR="00AF1766" w:rsidRDefault="00AF1766" w:rsidP="006B4219">
            <w:pPr>
              <w:pStyle w:val="TAC"/>
              <w:rPr>
                <w:lang w:val="en-US" w:eastAsia="zh-CN"/>
              </w:rPr>
            </w:pPr>
            <w:r>
              <w:rPr>
                <w:rFonts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14:paraId="377F70E1" w14:textId="77777777" w:rsidR="00AF1766" w:rsidRDefault="00AF1766" w:rsidP="006B4219">
            <w:pPr>
              <w:pStyle w:val="TAC"/>
              <w:rPr>
                <w:lang w:val="en-US" w:eastAsia="zh-CN"/>
              </w:rPr>
            </w:pPr>
            <w:r>
              <w:rPr>
                <w:rFonts w:eastAsia="宋体" w:hint="eastAsia"/>
                <w:lang w:val="en-US" w:eastAsia="zh-CN"/>
              </w:rPr>
              <w:t>15.3</w:t>
            </w:r>
          </w:p>
        </w:tc>
        <w:tc>
          <w:tcPr>
            <w:tcW w:w="828" w:type="dxa"/>
            <w:tcBorders>
              <w:top w:val="single" w:sz="4" w:space="0" w:color="auto"/>
              <w:left w:val="single" w:sz="4" w:space="0" w:color="auto"/>
              <w:right w:val="single" w:sz="4" w:space="0" w:color="auto"/>
            </w:tcBorders>
            <w:vAlign w:val="center"/>
          </w:tcPr>
          <w:p w14:paraId="2F1A3896" w14:textId="77777777" w:rsidR="00AF1766" w:rsidRDefault="00AF1766" w:rsidP="006B4219">
            <w:pPr>
              <w:pStyle w:val="TAC"/>
              <w:rPr>
                <w:lang w:val="en-US" w:eastAsia="zh-CN"/>
              </w:rPr>
            </w:pPr>
            <w:r>
              <w:rPr>
                <w:lang w:eastAsia="zh-CN"/>
              </w:rPr>
              <w:t>FDD</w:t>
            </w:r>
          </w:p>
        </w:tc>
        <w:tc>
          <w:tcPr>
            <w:tcW w:w="1357" w:type="dxa"/>
            <w:tcBorders>
              <w:top w:val="single" w:sz="4" w:space="0" w:color="auto"/>
              <w:left w:val="single" w:sz="4" w:space="0" w:color="auto"/>
              <w:right w:val="single" w:sz="4" w:space="0" w:color="auto"/>
            </w:tcBorders>
          </w:tcPr>
          <w:p w14:paraId="1BF9ABF6" w14:textId="77777777" w:rsidR="00AF1766" w:rsidRDefault="00AF1766" w:rsidP="006B4219">
            <w:pPr>
              <w:pStyle w:val="TAC"/>
              <w:rPr>
                <w:lang w:val="en-US" w:eastAsia="zh-CN"/>
              </w:rPr>
            </w:pPr>
            <w:r>
              <w:t>IMD</w:t>
            </w:r>
            <w:r>
              <w:rPr>
                <w:rFonts w:eastAsia="宋体" w:hint="eastAsia"/>
                <w:lang w:val="en-US" w:eastAsia="zh-CN"/>
              </w:rPr>
              <w:t>3</w:t>
            </w:r>
          </w:p>
        </w:tc>
      </w:tr>
      <w:tr w:rsidR="00AF1766" w14:paraId="2AD576A0" w14:textId="77777777" w:rsidTr="006B42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6228B29" w14:textId="77777777" w:rsidR="00AF1766" w:rsidRDefault="00AF1766" w:rsidP="006B421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641703F" w14:textId="77777777" w:rsidR="00AF1766" w:rsidRDefault="00AF1766" w:rsidP="006B4219">
            <w:pPr>
              <w:pStyle w:val="TAC"/>
              <w:rPr>
                <w:rFonts w:eastAsia="宋体"/>
                <w:lang w:val="en-US" w:eastAsia="zh-CN"/>
              </w:rPr>
            </w:pPr>
            <w:r>
              <w:t>n</w:t>
            </w:r>
            <w:r>
              <w:rPr>
                <w:rFonts w:eastAsia="宋体" w:hint="eastAsia"/>
                <w:lang w:val="en-US" w:eastAsia="zh-CN"/>
              </w:rPr>
              <w:t>79</w:t>
            </w:r>
          </w:p>
        </w:tc>
        <w:tc>
          <w:tcPr>
            <w:tcW w:w="960" w:type="dxa"/>
            <w:tcBorders>
              <w:top w:val="single" w:sz="4" w:space="0" w:color="auto"/>
              <w:left w:val="single" w:sz="4" w:space="0" w:color="auto"/>
              <w:right w:val="single" w:sz="4" w:space="0" w:color="auto"/>
            </w:tcBorders>
          </w:tcPr>
          <w:p w14:paraId="777BFE3F" w14:textId="77777777" w:rsidR="00AF1766" w:rsidRDefault="00AF1766" w:rsidP="006B4219">
            <w:pPr>
              <w:pStyle w:val="TAC"/>
              <w:rPr>
                <w:rFonts w:eastAsia="宋体"/>
                <w:lang w:val="en-US" w:eastAsia="zh-CN"/>
              </w:rPr>
            </w:pPr>
            <w:r>
              <w:rPr>
                <w:rFonts w:eastAsia="宋体" w:hint="eastAsia"/>
                <w:lang w:val="en-US" w:eastAsia="zh-CN"/>
              </w:rPr>
              <w:t>4465</w:t>
            </w:r>
          </w:p>
        </w:tc>
        <w:tc>
          <w:tcPr>
            <w:tcW w:w="964" w:type="dxa"/>
            <w:tcBorders>
              <w:top w:val="single" w:sz="4" w:space="0" w:color="auto"/>
              <w:left w:val="single" w:sz="4" w:space="0" w:color="auto"/>
              <w:right w:val="single" w:sz="4" w:space="0" w:color="auto"/>
            </w:tcBorders>
          </w:tcPr>
          <w:p w14:paraId="6AD59D29" w14:textId="77777777" w:rsidR="00AF1766" w:rsidRDefault="00AF1766" w:rsidP="006B4219">
            <w:pPr>
              <w:pStyle w:val="TAC"/>
              <w:rPr>
                <w:rFonts w:eastAsia="宋体"/>
                <w:lang w:val="en-US" w:eastAsia="zh-CN"/>
              </w:rPr>
            </w:pPr>
            <w:r>
              <w:rPr>
                <w:rFonts w:eastAsia="宋体" w:hint="eastAsia"/>
                <w:lang w:val="en-US" w:eastAsia="zh-CN"/>
              </w:rPr>
              <w:t>40</w:t>
            </w:r>
          </w:p>
        </w:tc>
        <w:tc>
          <w:tcPr>
            <w:tcW w:w="960" w:type="dxa"/>
            <w:tcBorders>
              <w:top w:val="single" w:sz="4" w:space="0" w:color="auto"/>
              <w:left w:val="single" w:sz="4" w:space="0" w:color="auto"/>
              <w:right w:val="single" w:sz="4" w:space="0" w:color="auto"/>
            </w:tcBorders>
          </w:tcPr>
          <w:p w14:paraId="1FFB2BDA" w14:textId="77777777" w:rsidR="00AF1766" w:rsidRDefault="00AF1766" w:rsidP="006B4219">
            <w:pPr>
              <w:pStyle w:val="TAC"/>
              <w:rPr>
                <w:rFonts w:eastAsia="宋体"/>
                <w:lang w:val="en-US" w:eastAsia="zh-CN"/>
              </w:rPr>
            </w:pPr>
            <w:r>
              <w:rPr>
                <w:rFonts w:eastAsia="宋体" w:hint="eastAsia"/>
                <w:lang w:val="en-US" w:eastAsia="zh-CN"/>
              </w:rPr>
              <w:t>216</w:t>
            </w:r>
          </w:p>
        </w:tc>
        <w:tc>
          <w:tcPr>
            <w:tcW w:w="960" w:type="dxa"/>
            <w:tcBorders>
              <w:top w:val="single" w:sz="4" w:space="0" w:color="auto"/>
              <w:left w:val="single" w:sz="4" w:space="0" w:color="auto"/>
              <w:right w:val="single" w:sz="4" w:space="0" w:color="auto"/>
            </w:tcBorders>
          </w:tcPr>
          <w:p w14:paraId="01CE0AB6" w14:textId="77777777" w:rsidR="00AF1766" w:rsidRDefault="00AF1766" w:rsidP="006B4219">
            <w:pPr>
              <w:pStyle w:val="TAC"/>
              <w:rPr>
                <w:rFonts w:eastAsia="宋体"/>
                <w:lang w:val="en-US" w:eastAsia="zh-CN"/>
              </w:rPr>
            </w:pPr>
            <w:r>
              <w:rPr>
                <w:rFonts w:eastAsia="宋体" w:hint="eastAsia"/>
                <w:lang w:val="en-US" w:eastAsia="zh-CN"/>
              </w:rPr>
              <w:t>4465</w:t>
            </w:r>
          </w:p>
        </w:tc>
        <w:tc>
          <w:tcPr>
            <w:tcW w:w="977" w:type="dxa"/>
            <w:tcBorders>
              <w:top w:val="single" w:sz="4" w:space="0" w:color="auto"/>
              <w:left w:val="single" w:sz="4" w:space="0" w:color="auto"/>
              <w:bottom w:val="single" w:sz="4" w:space="0" w:color="auto"/>
              <w:right w:val="single" w:sz="4" w:space="0" w:color="auto"/>
            </w:tcBorders>
          </w:tcPr>
          <w:p w14:paraId="587DAAA7" w14:textId="77777777" w:rsidR="00AF1766" w:rsidRDefault="00AF1766" w:rsidP="006B4219">
            <w:pPr>
              <w:pStyle w:val="TAC"/>
              <w:rPr>
                <w:lang w:val="en-US" w:eastAsia="zh-CN"/>
              </w:rPr>
            </w:pPr>
            <w:r>
              <w:t>N/A</w:t>
            </w:r>
          </w:p>
        </w:tc>
        <w:tc>
          <w:tcPr>
            <w:tcW w:w="828" w:type="dxa"/>
            <w:tcBorders>
              <w:top w:val="single" w:sz="4" w:space="0" w:color="auto"/>
              <w:left w:val="single" w:sz="4" w:space="0" w:color="auto"/>
              <w:right w:val="single" w:sz="4" w:space="0" w:color="auto"/>
            </w:tcBorders>
            <w:vAlign w:val="center"/>
          </w:tcPr>
          <w:p w14:paraId="6808ADE5" w14:textId="77777777" w:rsidR="00AF1766" w:rsidRDefault="00AF1766" w:rsidP="006B4219">
            <w:pPr>
              <w:pStyle w:val="TAC"/>
              <w:rPr>
                <w:lang w:val="en-US" w:eastAsia="zh-CN"/>
              </w:rPr>
            </w:pPr>
            <w:r>
              <w:rPr>
                <w:lang w:eastAsia="zh-CN"/>
              </w:rPr>
              <w:t>FDD</w:t>
            </w:r>
          </w:p>
        </w:tc>
        <w:tc>
          <w:tcPr>
            <w:tcW w:w="1357" w:type="dxa"/>
            <w:tcBorders>
              <w:top w:val="single" w:sz="4" w:space="0" w:color="auto"/>
              <w:left w:val="single" w:sz="4" w:space="0" w:color="auto"/>
              <w:right w:val="single" w:sz="4" w:space="0" w:color="auto"/>
            </w:tcBorders>
          </w:tcPr>
          <w:p w14:paraId="30042A3F" w14:textId="77777777" w:rsidR="00AF1766" w:rsidRDefault="00AF1766" w:rsidP="006B4219">
            <w:pPr>
              <w:pStyle w:val="TAC"/>
              <w:rPr>
                <w:rFonts w:eastAsia="宋体"/>
                <w:vertAlign w:val="superscript"/>
                <w:lang w:val="en-US" w:eastAsia="zh-CN"/>
              </w:rPr>
            </w:pPr>
            <w:r>
              <w:t>N/A</w:t>
            </w:r>
          </w:p>
        </w:tc>
      </w:tr>
      <w:tr w:rsidR="00AF1766" w14:paraId="7B130063" w14:textId="77777777" w:rsidTr="006B42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349364" w14:textId="77777777" w:rsidR="00AF1766" w:rsidRDefault="00AF1766" w:rsidP="006B421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E07572B" w14:textId="77777777" w:rsidR="00AF1766" w:rsidRDefault="00AF1766" w:rsidP="006B4219">
            <w:pPr>
              <w:pStyle w:val="TAC"/>
              <w:rPr>
                <w:lang w:val="en-US" w:eastAsia="zh-CN"/>
              </w:rPr>
            </w:pPr>
            <w:r>
              <w:t>n3</w:t>
            </w:r>
          </w:p>
        </w:tc>
        <w:tc>
          <w:tcPr>
            <w:tcW w:w="960" w:type="dxa"/>
            <w:tcBorders>
              <w:top w:val="single" w:sz="4" w:space="0" w:color="auto"/>
              <w:left w:val="single" w:sz="4" w:space="0" w:color="auto"/>
              <w:right w:val="single" w:sz="4" w:space="0" w:color="auto"/>
            </w:tcBorders>
            <w:vAlign w:val="center"/>
          </w:tcPr>
          <w:p w14:paraId="6AA7DF6A" w14:textId="77777777" w:rsidR="00AF1766" w:rsidRDefault="00AF1766" w:rsidP="006B4219">
            <w:pPr>
              <w:pStyle w:val="TAC"/>
              <w:rPr>
                <w:rFonts w:eastAsia="宋体"/>
                <w:lang w:val="en-US" w:eastAsia="zh-CN"/>
              </w:rPr>
            </w:pPr>
            <w:r>
              <w:rPr>
                <w:lang w:val="en-US"/>
              </w:rPr>
              <w:t>17</w:t>
            </w:r>
            <w:r>
              <w:rPr>
                <w:rFonts w:eastAsia="宋体" w:hint="eastAsia"/>
                <w:lang w:val="en-US" w:eastAsia="zh-CN"/>
              </w:rPr>
              <w:t>55</w:t>
            </w:r>
          </w:p>
        </w:tc>
        <w:tc>
          <w:tcPr>
            <w:tcW w:w="964" w:type="dxa"/>
            <w:tcBorders>
              <w:top w:val="single" w:sz="4" w:space="0" w:color="auto"/>
              <w:left w:val="single" w:sz="4" w:space="0" w:color="auto"/>
              <w:right w:val="single" w:sz="4" w:space="0" w:color="auto"/>
            </w:tcBorders>
            <w:vAlign w:val="center"/>
          </w:tcPr>
          <w:p w14:paraId="4532DAB2" w14:textId="77777777" w:rsidR="00AF1766" w:rsidRDefault="00AF1766" w:rsidP="006B4219">
            <w:pPr>
              <w:pStyle w:val="TAC"/>
              <w:rPr>
                <w:lang w:val="en-US" w:eastAsia="zh-CN"/>
              </w:rPr>
            </w:pPr>
            <w:r>
              <w:rPr>
                <w:lang w:val="en-US"/>
              </w:rPr>
              <w:t>5</w:t>
            </w:r>
          </w:p>
        </w:tc>
        <w:tc>
          <w:tcPr>
            <w:tcW w:w="960" w:type="dxa"/>
            <w:tcBorders>
              <w:top w:val="single" w:sz="4" w:space="0" w:color="auto"/>
              <w:left w:val="single" w:sz="4" w:space="0" w:color="auto"/>
              <w:right w:val="single" w:sz="4" w:space="0" w:color="auto"/>
            </w:tcBorders>
            <w:vAlign w:val="center"/>
          </w:tcPr>
          <w:p w14:paraId="4AFCBBCD" w14:textId="77777777" w:rsidR="00AF1766" w:rsidRDefault="00AF1766" w:rsidP="006B4219">
            <w:pPr>
              <w:pStyle w:val="TAC"/>
              <w:rPr>
                <w:lang w:val="en-US" w:eastAsia="zh-CN"/>
              </w:rPr>
            </w:pPr>
            <w:r>
              <w:rPr>
                <w:lang w:val="en-US"/>
              </w:rPr>
              <w:t>25</w:t>
            </w:r>
          </w:p>
        </w:tc>
        <w:tc>
          <w:tcPr>
            <w:tcW w:w="960" w:type="dxa"/>
            <w:tcBorders>
              <w:top w:val="single" w:sz="4" w:space="0" w:color="auto"/>
              <w:left w:val="single" w:sz="4" w:space="0" w:color="auto"/>
              <w:right w:val="single" w:sz="4" w:space="0" w:color="auto"/>
            </w:tcBorders>
            <w:vAlign w:val="center"/>
          </w:tcPr>
          <w:p w14:paraId="5CBD78D8" w14:textId="77777777" w:rsidR="00AF1766" w:rsidRDefault="00AF1766" w:rsidP="006B4219">
            <w:pPr>
              <w:pStyle w:val="TAC"/>
              <w:rPr>
                <w:rFonts w:eastAsia="宋体"/>
                <w:lang w:val="en-US" w:eastAsia="zh-CN"/>
              </w:rPr>
            </w:pPr>
            <w:r>
              <w:rPr>
                <w:rFonts w:eastAsia="宋体" w:hint="eastAsia"/>
                <w:lang w:val="en-US" w:eastAsia="zh-CN"/>
              </w:rPr>
              <w:t>1850</w:t>
            </w:r>
          </w:p>
        </w:tc>
        <w:tc>
          <w:tcPr>
            <w:tcW w:w="977" w:type="dxa"/>
            <w:tcBorders>
              <w:top w:val="single" w:sz="4" w:space="0" w:color="auto"/>
              <w:left w:val="single" w:sz="4" w:space="0" w:color="auto"/>
              <w:bottom w:val="single" w:sz="4" w:space="0" w:color="auto"/>
              <w:right w:val="single" w:sz="4" w:space="0" w:color="auto"/>
            </w:tcBorders>
            <w:vAlign w:val="center"/>
          </w:tcPr>
          <w:p w14:paraId="6BD1DA59" w14:textId="77777777" w:rsidR="00AF1766" w:rsidRDefault="00AF1766" w:rsidP="006B4219">
            <w:pPr>
              <w:pStyle w:val="TAC"/>
              <w:rPr>
                <w:lang w:val="en-US" w:eastAsia="zh-CN"/>
              </w:rPr>
            </w:pPr>
            <w:r>
              <w:rPr>
                <w:rFonts w:eastAsia="宋体" w:hint="eastAsia"/>
                <w:lang w:val="en-US" w:eastAsia="zh-CN"/>
              </w:rPr>
              <w:t>8.8</w:t>
            </w:r>
          </w:p>
        </w:tc>
        <w:tc>
          <w:tcPr>
            <w:tcW w:w="828" w:type="dxa"/>
            <w:tcBorders>
              <w:top w:val="single" w:sz="4" w:space="0" w:color="auto"/>
              <w:left w:val="single" w:sz="4" w:space="0" w:color="auto"/>
              <w:right w:val="single" w:sz="4" w:space="0" w:color="auto"/>
            </w:tcBorders>
            <w:vAlign w:val="center"/>
          </w:tcPr>
          <w:p w14:paraId="6CB2670A" w14:textId="77777777" w:rsidR="00AF1766" w:rsidRDefault="00AF1766" w:rsidP="006B4219">
            <w:pPr>
              <w:pStyle w:val="TAC"/>
              <w:rPr>
                <w:lang w:val="en-US" w:eastAsia="zh-CN"/>
              </w:rPr>
            </w:pPr>
            <w:r>
              <w:rPr>
                <w:lang w:eastAsia="zh-CN"/>
              </w:rPr>
              <w:t>FDD</w:t>
            </w:r>
          </w:p>
        </w:tc>
        <w:tc>
          <w:tcPr>
            <w:tcW w:w="1357" w:type="dxa"/>
            <w:tcBorders>
              <w:top w:val="single" w:sz="4" w:space="0" w:color="auto"/>
              <w:left w:val="single" w:sz="4" w:space="0" w:color="auto"/>
              <w:right w:val="single" w:sz="4" w:space="0" w:color="auto"/>
            </w:tcBorders>
          </w:tcPr>
          <w:p w14:paraId="1327DB41" w14:textId="77777777" w:rsidR="00AF1766" w:rsidRDefault="00AF1766" w:rsidP="006B4219">
            <w:pPr>
              <w:pStyle w:val="TAC"/>
              <w:rPr>
                <w:lang w:val="en-US" w:eastAsia="zh-CN"/>
              </w:rPr>
            </w:pPr>
            <w:r>
              <w:t>IMD</w:t>
            </w:r>
            <w:r>
              <w:rPr>
                <w:rFonts w:eastAsia="宋体" w:hint="eastAsia"/>
                <w:lang w:val="en-US" w:eastAsia="zh-CN"/>
              </w:rPr>
              <w:t>4</w:t>
            </w:r>
          </w:p>
        </w:tc>
      </w:tr>
      <w:tr w:rsidR="00AF1766" w14:paraId="09402CAD" w14:textId="77777777" w:rsidTr="006B42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02C383" w14:textId="77777777" w:rsidR="00AF1766" w:rsidRDefault="00AF1766" w:rsidP="006B421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C1341A5" w14:textId="77777777" w:rsidR="00AF1766" w:rsidRDefault="00AF1766" w:rsidP="006B4219">
            <w:pPr>
              <w:pStyle w:val="TAC"/>
              <w:rPr>
                <w:lang w:val="en-US" w:eastAsia="zh-CN"/>
              </w:rPr>
            </w:pPr>
            <w:r>
              <w:rPr>
                <w:lang w:eastAsia="zh-CN"/>
              </w:rPr>
              <w:t>n</w:t>
            </w:r>
            <w:r>
              <w:rPr>
                <w:rFonts w:hint="eastAsia"/>
                <w:lang w:val="en-US" w:eastAsia="zh-CN"/>
              </w:rPr>
              <w:t>8</w:t>
            </w:r>
          </w:p>
        </w:tc>
        <w:tc>
          <w:tcPr>
            <w:tcW w:w="960" w:type="dxa"/>
            <w:tcBorders>
              <w:top w:val="single" w:sz="4" w:space="0" w:color="auto"/>
              <w:left w:val="single" w:sz="4" w:space="0" w:color="auto"/>
              <w:right w:val="single" w:sz="4" w:space="0" w:color="auto"/>
            </w:tcBorders>
            <w:vAlign w:val="center"/>
          </w:tcPr>
          <w:p w14:paraId="49CA349A" w14:textId="77777777" w:rsidR="00AF1766" w:rsidRDefault="00AF1766" w:rsidP="006B4219">
            <w:pPr>
              <w:pStyle w:val="TAC"/>
              <w:rPr>
                <w:lang w:val="en-US" w:eastAsia="zh-CN"/>
              </w:rPr>
            </w:pPr>
            <w:r>
              <w:rPr>
                <w:rFonts w:hint="eastAsia"/>
                <w:lang w:val="en-US" w:eastAsia="zh-CN"/>
              </w:rPr>
              <w:t>910</w:t>
            </w:r>
          </w:p>
        </w:tc>
        <w:tc>
          <w:tcPr>
            <w:tcW w:w="964" w:type="dxa"/>
            <w:tcBorders>
              <w:top w:val="single" w:sz="4" w:space="0" w:color="auto"/>
              <w:left w:val="single" w:sz="4" w:space="0" w:color="auto"/>
              <w:right w:val="single" w:sz="4" w:space="0" w:color="auto"/>
            </w:tcBorders>
            <w:vAlign w:val="center"/>
          </w:tcPr>
          <w:p w14:paraId="6D50D3BB" w14:textId="77777777" w:rsidR="00AF1766" w:rsidRDefault="00AF1766" w:rsidP="006B4219">
            <w:pPr>
              <w:pStyle w:val="TAC"/>
              <w:rPr>
                <w:lang w:val="en-US" w:eastAsia="zh-CN"/>
              </w:rPr>
            </w:pPr>
            <w:r>
              <w:rPr>
                <w:lang w:val="en-US"/>
              </w:rPr>
              <w:t>5</w:t>
            </w:r>
          </w:p>
        </w:tc>
        <w:tc>
          <w:tcPr>
            <w:tcW w:w="960" w:type="dxa"/>
            <w:tcBorders>
              <w:top w:val="single" w:sz="4" w:space="0" w:color="auto"/>
              <w:left w:val="single" w:sz="4" w:space="0" w:color="auto"/>
              <w:right w:val="single" w:sz="4" w:space="0" w:color="auto"/>
            </w:tcBorders>
            <w:vAlign w:val="center"/>
          </w:tcPr>
          <w:p w14:paraId="50D79A54" w14:textId="77777777" w:rsidR="00AF1766" w:rsidRDefault="00AF1766" w:rsidP="006B4219">
            <w:pPr>
              <w:pStyle w:val="TAC"/>
              <w:rPr>
                <w:lang w:val="en-US" w:eastAsia="zh-CN"/>
              </w:rPr>
            </w:pPr>
            <w:r>
              <w:rPr>
                <w:lang w:val="en-US"/>
              </w:rPr>
              <w:t>25</w:t>
            </w:r>
          </w:p>
        </w:tc>
        <w:tc>
          <w:tcPr>
            <w:tcW w:w="960" w:type="dxa"/>
            <w:tcBorders>
              <w:top w:val="single" w:sz="4" w:space="0" w:color="auto"/>
              <w:left w:val="single" w:sz="4" w:space="0" w:color="auto"/>
              <w:right w:val="single" w:sz="4" w:space="0" w:color="auto"/>
            </w:tcBorders>
            <w:vAlign w:val="center"/>
          </w:tcPr>
          <w:p w14:paraId="7A4869D8" w14:textId="77777777" w:rsidR="00AF1766" w:rsidRDefault="00AF1766" w:rsidP="006B4219">
            <w:pPr>
              <w:pStyle w:val="TAC"/>
              <w:rPr>
                <w:rFonts w:eastAsia="宋体"/>
                <w:lang w:val="en-US" w:eastAsia="zh-CN"/>
              </w:rPr>
            </w:pPr>
            <w:r>
              <w:rPr>
                <w:rFonts w:eastAsia="宋体"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vAlign w:val="center"/>
          </w:tcPr>
          <w:p w14:paraId="471181CC" w14:textId="77777777" w:rsidR="00AF1766" w:rsidRDefault="00AF1766" w:rsidP="006B4219">
            <w:pPr>
              <w:pStyle w:val="TAC"/>
              <w:rPr>
                <w:rFonts w:eastAsia="宋体"/>
                <w:lang w:val="en-US" w:eastAsia="zh-CN"/>
              </w:rPr>
            </w:pPr>
            <w:r>
              <w:rPr>
                <w:rFonts w:hint="eastAsia"/>
                <w:lang w:val="en-US"/>
              </w:rPr>
              <w:t>N/A</w:t>
            </w:r>
          </w:p>
        </w:tc>
        <w:tc>
          <w:tcPr>
            <w:tcW w:w="828" w:type="dxa"/>
            <w:tcBorders>
              <w:top w:val="single" w:sz="4" w:space="0" w:color="auto"/>
              <w:left w:val="single" w:sz="4" w:space="0" w:color="auto"/>
              <w:right w:val="single" w:sz="4" w:space="0" w:color="auto"/>
            </w:tcBorders>
            <w:vAlign w:val="center"/>
          </w:tcPr>
          <w:p w14:paraId="05AD528B" w14:textId="77777777" w:rsidR="00AF1766" w:rsidRDefault="00AF1766" w:rsidP="006B4219">
            <w:pPr>
              <w:pStyle w:val="TAC"/>
              <w:rPr>
                <w:lang w:val="en-US" w:eastAsia="zh-CN"/>
              </w:rPr>
            </w:pPr>
            <w:r>
              <w:rPr>
                <w:lang w:eastAsia="zh-CN"/>
              </w:rPr>
              <w:t>FDD</w:t>
            </w:r>
          </w:p>
        </w:tc>
        <w:tc>
          <w:tcPr>
            <w:tcW w:w="1357" w:type="dxa"/>
            <w:tcBorders>
              <w:top w:val="single" w:sz="4" w:space="0" w:color="auto"/>
              <w:left w:val="single" w:sz="4" w:space="0" w:color="auto"/>
              <w:right w:val="single" w:sz="4" w:space="0" w:color="auto"/>
            </w:tcBorders>
          </w:tcPr>
          <w:p w14:paraId="65445365" w14:textId="77777777" w:rsidR="00AF1766" w:rsidRDefault="00AF1766" w:rsidP="006B4219">
            <w:pPr>
              <w:pStyle w:val="TAC"/>
              <w:rPr>
                <w:lang w:val="en-US" w:eastAsia="zh-CN"/>
              </w:rPr>
            </w:pPr>
            <w:r>
              <w:t>N/A</w:t>
            </w:r>
          </w:p>
        </w:tc>
      </w:tr>
      <w:tr w:rsidR="00AF1766" w14:paraId="53F40D4A" w14:textId="77777777" w:rsidTr="006B421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DFE9A4C" w14:textId="77777777" w:rsidR="00AF1766" w:rsidRDefault="00AF1766" w:rsidP="006B42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725151" w14:textId="77777777" w:rsidR="00AF1766" w:rsidRDefault="00AF1766" w:rsidP="006B4219">
            <w:pPr>
              <w:pStyle w:val="TAC"/>
              <w:rPr>
                <w:lang w:val="en-US" w:eastAsia="zh-CN"/>
              </w:rPr>
            </w:pPr>
            <w:r>
              <w:t>n</w:t>
            </w:r>
            <w:r>
              <w:rPr>
                <w:rFonts w:eastAsia="宋体" w:hint="eastAsia"/>
                <w:lang w:val="en-US" w:eastAsia="zh-CN"/>
              </w:rPr>
              <w:t>79</w:t>
            </w:r>
          </w:p>
        </w:tc>
        <w:tc>
          <w:tcPr>
            <w:tcW w:w="960" w:type="dxa"/>
            <w:tcBorders>
              <w:top w:val="single" w:sz="4" w:space="0" w:color="auto"/>
              <w:left w:val="single" w:sz="4" w:space="0" w:color="auto"/>
              <w:bottom w:val="single" w:sz="4" w:space="0" w:color="auto"/>
              <w:right w:val="single" w:sz="4" w:space="0" w:color="auto"/>
            </w:tcBorders>
            <w:vAlign w:val="center"/>
          </w:tcPr>
          <w:p w14:paraId="5BA66611" w14:textId="77777777" w:rsidR="00AF1766" w:rsidRDefault="00AF1766" w:rsidP="006B4219">
            <w:pPr>
              <w:pStyle w:val="TAC"/>
              <w:rPr>
                <w:rFonts w:eastAsia="宋体"/>
                <w:lang w:val="en-US" w:eastAsia="zh-CN"/>
              </w:rPr>
            </w:pPr>
            <w:r>
              <w:rPr>
                <w:rFonts w:eastAsia="宋体" w:hint="eastAsia"/>
                <w:lang w:val="en-US" w:eastAsia="zh-CN"/>
              </w:rPr>
              <w:t>4580</w:t>
            </w:r>
          </w:p>
        </w:tc>
        <w:tc>
          <w:tcPr>
            <w:tcW w:w="964" w:type="dxa"/>
            <w:tcBorders>
              <w:top w:val="single" w:sz="4" w:space="0" w:color="auto"/>
              <w:left w:val="single" w:sz="4" w:space="0" w:color="auto"/>
              <w:bottom w:val="single" w:sz="4" w:space="0" w:color="auto"/>
              <w:right w:val="single" w:sz="4" w:space="0" w:color="auto"/>
            </w:tcBorders>
            <w:vAlign w:val="center"/>
          </w:tcPr>
          <w:p w14:paraId="19A68B9F" w14:textId="77777777" w:rsidR="00AF1766" w:rsidRDefault="00AF1766" w:rsidP="006B4219">
            <w:pPr>
              <w:pStyle w:val="TAC"/>
              <w:rPr>
                <w:rFonts w:eastAsia="宋体"/>
                <w:lang w:val="en-US" w:eastAsia="zh-CN"/>
              </w:rPr>
            </w:pPr>
            <w:r>
              <w:rPr>
                <w:rFonts w:eastAsia="宋体" w:hint="eastAsia"/>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25470664" w14:textId="77777777" w:rsidR="00AF1766" w:rsidRDefault="00AF1766" w:rsidP="006B4219">
            <w:pPr>
              <w:pStyle w:val="TAC"/>
              <w:rPr>
                <w:rFonts w:eastAsia="宋体"/>
                <w:lang w:val="en-US" w:eastAsia="zh-CN"/>
              </w:rPr>
            </w:pPr>
            <w:r>
              <w:rPr>
                <w:rFonts w:eastAsia="宋体" w:hint="eastAsia"/>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30CCE393" w14:textId="77777777" w:rsidR="00AF1766" w:rsidRDefault="00AF1766" w:rsidP="006B4219">
            <w:pPr>
              <w:pStyle w:val="TAC"/>
              <w:rPr>
                <w:rFonts w:eastAsia="宋体"/>
                <w:lang w:val="en-US" w:eastAsia="zh-CN"/>
              </w:rPr>
            </w:pPr>
            <w:r>
              <w:rPr>
                <w:rFonts w:eastAsia="宋体" w:hint="eastAsia"/>
                <w:lang w:val="en-US" w:eastAsia="zh-CN"/>
              </w:rPr>
              <w:t>4580</w:t>
            </w:r>
          </w:p>
        </w:tc>
        <w:tc>
          <w:tcPr>
            <w:tcW w:w="977" w:type="dxa"/>
            <w:tcBorders>
              <w:top w:val="single" w:sz="4" w:space="0" w:color="auto"/>
              <w:left w:val="single" w:sz="4" w:space="0" w:color="auto"/>
              <w:bottom w:val="single" w:sz="4" w:space="0" w:color="auto"/>
              <w:right w:val="single" w:sz="4" w:space="0" w:color="auto"/>
            </w:tcBorders>
            <w:vAlign w:val="center"/>
          </w:tcPr>
          <w:p w14:paraId="3F434F8D" w14:textId="77777777" w:rsidR="00AF1766" w:rsidRDefault="00AF1766" w:rsidP="006B4219">
            <w:pPr>
              <w:pStyle w:val="TAC"/>
              <w:rPr>
                <w:lang w:val="en-US" w:eastAsia="zh-CN"/>
              </w:rPr>
            </w:pPr>
            <w:r>
              <w:rPr>
                <w:rFonts w:hint="eastAsia"/>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144FA333" w14:textId="77777777" w:rsidR="00AF1766" w:rsidRDefault="00AF1766" w:rsidP="006B4219">
            <w:pPr>
              <w:pStyle w:val="TAC"/>
              <w:rPr>
                <w:lang w:val="en-US" w:eastAsia="zh-CN"/>
              </w:rPr>
            </w:pPr>
            <w:r>
              <w:rPr>
                <w:lang w:eastAsia="zh-CN"/>
              </w:rPr>
              <w:t>FDD</w:t>
            </w:r>
          </w:p>
        </w:tc>
        <w:tc>
          <w:tcPr>
            <w:tcW w:w="1357" w:type="dxa"/>
            <w:tcBorders>
              <w:top w:val="single" w:sz="4" w:space="0" w:color="auto"/>
              <w:left w:val="single" w:sz="4" w:space="0" w:color="auto"/>
              <w:bottom w:val="single" w:sz="4" w:space="0" w:color="auto"/>
              <w:right w:val="single" w:sz="4" w:space="0" w:color="auto"/>
            </w:tcBorders>
          </w:tcPr>
          <w:p w14:paraId="4E34A03C" w14:textId="77777777" w:rsidR="00AF1766" w:rsidRDefault="00AF1766" w:rsidP="006B4219">
            <w:pPr>
              <w:pStyle w:val="TAC"/>
              <w:rPr>
                <w:rFonts w:eastAsia="宋体"/>
                <w:vertAlign w:val="superscript"/>
                <w:lang w:val="en-US" w:eastAsia="zh-CN"/>
              </w:rPr>
            </w:pPr>
            <w:r>
              <w:rPr>
                <w:rFonts w:eastAsia="宋体" w:hint="eastAsia"/>
                <w:lang w:val="en-US" w:eastAsia="zh-CN"/>
              </w:rPr>
              <w:t>N/A</w:t>
            </w:r>
          </w:p>
        </w:tc>
      </w:tr>
      <w:tr w:rsidR="00AF1766" w14:paraId="4D4FDD41" w14:textId="77777777" w:rsidTr="006B4219">
        <w:trPr>
          <w:trHeight w:val="187"/>
          <w:jc w:val="center"/>
        </w:trPr>
        <w:tc>
          <w:tcPr>
            <w:tcW w:w="10159"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54AEB483" w14:textId="77777777" w:rsidR="00AF1766" w:rsidRDefault="00AF1766" w:rsidP="006B4219">
            <w:pPr>
              <w:spacing w:after="0"/>
              <w:rPr>
                <w:lang w:eastAsia="ko-KR"/>
              </w:rPr>
            </w:pPr>
            <w:r>
              <w:rPr>
                <w:rFonts w:ascii="Arial" w:eastAsia="宋体" w:hAnsi="Arial" w:cs="Arial"/>
                <w:color w:val="000000"/>
                <w:sz w:val="18"/>
                <w:szCs w:val="18"/>
                <w:lang w:val="en-US" w:eastAsia="zh-CN" w:bidi="ar"/>
              </w:rPr>
              <w:t xml:space="preserve">NOTE 2: </w:t>
            </w:r>
            <w:r>
              <w:rPr>
                <w:rFonts w:ascii="Arial" w:eastAsia="宋体" w:hAnsi="Arial" w:cs="Arial" w:hint="eastAsia"/>
                <w:color w:val="000000"/>
                <w:sz w:val="18"/>
                <w:szCs w:val="18"/>
                <w:lang w:val="en-US" w:eastAsia="zh-CN" w:bidi="ar"/>
              </w:rPr>
              <w:t xml:space="preserve">  </w:t>
            </w:r>
            <w:r>
              <w:rPr>
                <w:rFonts w:ascii="Arial" w:eastAsia="宋体" w:hAnsi="Arial" w:cs="Arial"/>
                <w:color w:val="000000"/>
                <w:sz w:val="18"/>
                <w:szCs w:val="18"/>
                <w:lang w:val="en-US" w:eastAsia="zh-CN" w:bidi="ar"/>
              </w:rPr>
              <w:t>This band is subject to IMD4 also which MSD is not specified.</w:t>
            </w:r>
          </w:p>
        </w:tc>
      </w:tr>
    </w:tbl>
    <w:p w14:paraId="0BE7F463" w14:textId="77777777" w:rsidR="00AF1766" w:rsidRDefault="00AF1766" w:rsidP="00AF1766">
      <w:pPr>
        <w:spacing w:after="120"/>
        <w:rPr>
          <w:rFonts w:ascii="Arial" w:eastAsia="宋体" w:hAnsi="Arial" w:cs="Arial"/>
          <w:kern w:val="2"/>
          <w:lang w:val="en-US" w:eastAsia="zh-CN"/>
        </w:rPr>
      </w:pPr>
    </w:p>
    <w:p w14:paraId="27A37232" w14:textId="12F9AE17" w:rsidR="00AF1766" w:rsidRDefault="00AF1766" w:rsidP="00AF1766">
      <w:pPr>
        <w:pStyle w:val="21"/>
      </w:pPr>
      <w:bookmarkStart w:id="511" w:name="_Toc136288460"/>
      <w:r>
        <w:rPr>
          <w:rFonts w:hint="eastAsia"/>
        </w:rPr>
        <w:lastRenderedPageBreak/>
        <w:t>5.</w:t>
      </w:r>
      <w:r>
        <w:t>49</w:t>
      </w:r>
      <w:r w:rsidRPr="000469EC">
        <w:tab/>
      </w:r>
      <w:r>
        <w:rPr>
          <w:rFonts w:hint="eastAsia"/>
        </w:rPr>
        <w:t>CA_n</w:t>
      </w:r>
      <w:r>
        <w:t>3</w:t>
      </w:r>
      <w:r>
        <w:rPr>
          <w:rFonts w:hint="eastAsia"/>
        </w:rPr>
        <w:t>-n</w:t>
      </w:r>
      <w:r>
        <w:t>7</w:t>
      </w:r>
      <w:r>
        <w:rPr>
          <w:rFonts w:hint="eastAsia"/>
        </w:rPr>
        <w:t>-n</w:t>
      </w:r>
      <w:r>
        <w:t>8</w:t>
      </w:r>
      <w:bookmarkEnd w:id="511"/>
    </w:p>
    <w:p w14:paraId="5D1331C3" w14:textId="2EF1A2FC" w:rsidR="00AF1766" w:rsidRPr="003474CF" w:rsidRDefault="00AF1766" w:rsidP="00AF1766">
      <w:pPr>
        <w:pStyle w:val="31"/>
      </w:pPr>
      <w:bookmarkStart w:id="512" w:name="_Toc120865668"/>
      <w:bookmarkStart w:id="513" w:name="_Toc136288461"/>
      <w:r>
        <w:t>5.49.1</w:t>
      </w:r>
      <w:r>
        <w:tab/>
      </w:r>
      <w:r w:rsidRPr="003474CF">
        <w:t>Common for 1 band UL and 2 bands UL CA</w:t>
      </w:r>
      <w:bookmarkEnd w:id="512"/>
      <w:bookmarkEnd w:id="513"/>
    </w:p>
    <w:p w14:paraId="4468E1C7" w14:textId="2FA62AEE" w:rsidR="00AF1766" w:rsidRDefault="00AF1766" w:rsidP="00AF1766">
      <w:pPr>
        <w:pStyle w:val="41"/>
      </w:pPr>
      <w:bookmarkStart w:id="514" w:name="_Toc120865669"/>
      <w:bookmarkStart w:id="515" w:name="_Toc136288462"/>
      <w:r>
        <w:t>5.49.1.1</w:t>
      </w:r>
      <w:r>
        <w:tab/>
      </w:r>
      <w:r w:rsidRPr="003474CF">
        <w:t>Operating bands for CA</w:t>
      </w:r>
      <w:bookmarkEnd w:id="514"/>
      <w:bookmarkEnd w:id="515"/>
    </w:p>
    <w:p w14:paraId="06AA6444" w14:textId="29DEE6C1" w:rsidR="00AF1766" w:rsidRPr="00AF1766" w:rsidRDefault="00AF1766" w:rsidP="00AF1766">
      <w:pPr>
        <w:pStyle w:val="TH"/>
        <w:rPr>
          <w:rFonts w:cs="Arial"/>
        </w:rPr>
      </w:pPr>
      <w:r w:rsidRPr="00AF1766">
        <w:rPr>
          <w:rFonts w:cs="Arial"/>
        </w:rPr>
        <w:t xml:space="preserve">Table </w:t>
      </w:r>
      <w:r>
        <w:rPr>
          <w:rFonts w:cs="Arial" w:hint="eastAsia"/>
        </w:rPr>
        <w:t>5.</w:t>
      </w:r>
      <w:r>
        <w:rPr>
          <w:rFonts w:cs="Arial"/>
        </w:rPr>
        <w:t>49</w:t>
      </w:r>
      <w:r w:rsidRPr="00AF1766">
        <w:rPr>
          <w:rFonts w:cs="Arial"/>
        </w:rPr>
        <w:t>.1.1-1: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229"/>
        <w:gridCol w:w="425"/>
        <w:gridCol w:w="1322"/>
        <w:gridCol w:w="1371"/>
        <w:gridCol w:w="567"/>
        <w:gridCol w:w="1178"/>
        <w:gridCol w:w="1043"/>
      </w:tblGrid>
      <w:tr w:rsidR="00AF1766" w:rsidRPr="00A71264" w14:paraId="2C8EA36C" w14:textId="77777777" w:rsidTr="006B4219">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51D5376E" w14:textId="77777777" w:rsidR="00AF1766" w:rsidRPr="00A71264" w:rsidRDefault="00AF1766" w:rsidP="006B4219">
            <w:pPr>
              <w:pStyle w:val="TAH"/>
              <w:rPr>
                <w:rFonts w:eastAsia="Malgun Gothic" w:cs="Arial"/>
              </w:rPr>
            </w:pPr>
            <w:r w:rsidRPr="00A71264">
              <w:rPr>
                <w:rFonts w:eastAsia="Malgun Gothic" w:cs="Arial"/>
                <w:lang w:eastAsia="ja-JP"/>
              </w:rPr>
              <w:t>NR</w:t>
            </w:r>
            <w:r w:rsidRPr="00A71264">
              <w:rPr>
                <w:rFonts w:eastAsia="Malgun Gothic" w:cs="Arial"/>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7BBC4FAC" w14:textId="77777777" w:rsidR="00AF1766" w:rsidRPr="00A71264" w:rsidRDefault="00AF1766" w:rsidP="006B4219">
            <w:pPr>
              <w:pStyle w:val="TAH"/>
              <w:rPr>
                <w:rFonts w:eastAsia="Malgun Gothic" w:cs="Arial"/>
              </w:rPr>
            </w:pPr>
            <w:r w:rsidRPr="00A71264">
              <w:rPr>
                <w:rFonts w:eastAsia="Malgun Gothic" w:cs="Arial"/>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02497C17" w14:textId="77777777" w:rsidR="00AF1766" w:rsidRPr="00A71264" w:rsidRDefault="00AF1766" w:rsidP="006B4219">
            <w:pPr>
              <w:pStyle w:val="TAH"/>
              <w:rPr>
                <w:rFonts w:eastAsia="Malgun Gothic" w:cs="Arial"/>
              </w:rPr>
            </w:pPr>
            <w:r w:rsidRPr="00A71264">
              <w:rPr>
                <w:rFonts w:eastAsia="Malgun Gothic" w:cs="Arial"/>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582A228B" w14:textId="77777777" w:rsidR="00AF1766" w:rsidRPr="00A71264" w:rsidRDefault="00AF1766" w:rsidP="006B4219">
            <w:pPr>
              <w:pStyle w:val="TAH"/>
              <w:rPr>
                <w:rFonts w:eastAsia="Malgun Gothic" w:cs="Arial"/>
              </w:rPr>
            </w:pPr>
            <w:r w:rsidRPr="00A71264">
              <w:rPr>
                <w:rFonts w:eastAsia="Malgun Gothic" w:cs="Arial"/>
              </w:rPr>
              <w:t>Duplex</w:t>
            </w:r>
          </w:p>
          <w:p w14:paraId="637C246F" w14:textId="77777777" w:rsidR="00AF1766" w:rsidRPr="00A71264" w:rsidRDefault="00AF1766" w:rsidP="006B4219">
            <w:pPr>
              <w:pStyle w:val="TAH"/>
              <w:rPr>
                <w:rFonts w:eastAsia="Malgun Gothic" w:cs="Arial"/>
              </w:rPr>
            </w:pPr>
            <w:r w:rsidRPr="00A71264">
              <w:rPr>
                <w:rFonts w:eastAsia="Malgun Gothic" w:cs="Arial"/>
              </w:rPr>
              <w:t>mode</w:t>
            </w:r>
          </w:p>
        </w:tc>
      </w:tr>
      <w:tr w:rsidR="00AF1766" w:rsidRPr="00A71264" w14:paraId="00F842A1" w14:textId="77777777" w:rsidTr="006B4219">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77202BB1" w14:textId="77777777" w:rsidR="00AF1766" w:rsidRPr="00A71264" w:rsidRDefault="00AF1766" w:rsidP="006B4219">
            <w:pPr>
              <w:pStyle w:val="TAH"/>
              <w:rPr>
                <w:rFonts w:eastAsia="Malgun Gothic" w:cs="Arial"/>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28390DC1" w14:textId="77777777" w:rsidR="00AF1766" w:rsidRPr="00A71264" w:rsidRDefault="00AF1766" w:rsidP="006B4219">
            <w:pPr>
              <w:pStyle w:val="TAH"/>
              <w:rPr>
                <w:rFonts w:eastAsia="Malgun Gothic" w:cs="Arial"/>
              </w:rPr>
            </w:pPr>
            <w:r w:rsidRPr="00A71264">
              <w:rPr>
                <w:rFonts w:eastAsia="Malgun Gothic" w:cs="Arial"/>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2FD160AF" w14:textId="77777777" w:rsidR="00AF1766" w:rsidRPr="00A71264" w:rsidRDefault="00AF1766" w:rsidP="006B4219">
            <w:pPr>
              <w:pStyle w:val="TAH"/>
              <w:rPr>
                <w:rFonts w:eastAsia="Malgun Gothic" w:cs="Arial"/>
              </w:rPr>
            </w:pPr>
            <w:r w:rsidRPr="00A71264">
              <w:rPr>
                <w:rFonts w:eastAsia="Malgun Gothic" w:cs="Arial"/>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0E76DC90" w14:textId="77777777" w:rsidR="00AF1766" w:rsidRPr="00A71264" w:rsidRDefault="00AF1766" w:rsidP="006B4219">
            <w:pPr>
              <w:pStyle w:val="TAH"/>
              <w:rPr>
                <w:rFonts w:eastAsia="Malgun Gothic" w:cs="Arial"/>
              </w:rPr>
            </w:pPr>
          </w:p>
        </w:tc>
      </w:tr>
      <w:tr w:rsidR="00AF1766" w:rsidRPr="00A71264" w14:paraId="6DA547E8" w14:textId="77777777" w:rsidTr="006B4219">
        <w:trPr>
          <w:trHeight w:val="5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4F20C473" w14:textId="77777777" w:rsidR="00AF1766" w:rsidRPr="00A71264" w:rsidRDefault="00AF1766" w:rsidP="006B4219">
            <w:pPr>
              <w:pStyle w:val="TAH"/>
              <w:rPr>
                <w:rFonts w:eastAsia="Malgun Gothic" w:cs="Arial"/>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371D3ED4" w14:textId="77777777" w:rsidR="00AF1766" w:rsidRPr="00A71264" w:rsidRDefault="00AF1766" w:rsidP="006B4219">
            <w:pPr>
              <w:pStyle w:val="TAH"/>
              <w:rPr>
                <w:rFonts w:eastAsia="Malgun Gothic" w:cs="Arial"/>
              </w:rPr>
            </w:pPr>
            <w:r w:rsidRPr="00A71264">
              <w:rPr>
                <w:rFonts w:eastAsia="Malgun Gothic" w:cs="Arial"/>
              </w:rPr>
              <w:t>F</w:t>
            </w:r>
            <w:r w:rsidRPr="00A71264">
              <w:rPr>
                <w:rFonts w:eastAsia="Malgun Gothic" w:cs="Arial"/>
                <w:vertAlign w:val="subscript"/>
              </w:rPr>
              <w:t>UL_low</w:t>
            </w:r>
            <w:r w:rsidRPr="00A71264">
              <w:rPr>
                <w:rFonts w:eastAsia="Malgun Gothic" w:cs="Arial"/>
              </w:rPr>
              <w:t xml:space="preserve"> – F</w:t>
            </w:r>
            <w:r w:rsidRPr="00A71264">
              <w:rPr>
                <w:rFonts w:eastAsia="Malgun Gothic" w:cs="Arial"/>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78002227" w14:textId="77777777" w:rsidR="00AF1766" w:rsidRPr="00A71264" w:rsidRDefault="00AF1766" w:rsidP="006B4219">
            <w:pPr>
              <w:pStyle w:val="TAH"/>
              <w:rPr>
                <w:rFonts w:eastAsia="Malgun Gothic" w:cs="Arial"/>
              </w:rPr>
            </w:pPr>
            <w:r w:rsidRPr="00A71264">
              <w:rPr>
                <w:rFonts w:eastAsia="Malgun Gothic" w:cs="Arial"/>
              </w:rPr>
              <w:t>F</w:t>
            </w:r>
            <w:r w:rsidRPr="00A71264">
              <w:rPr>
                <w:rFonts w:eastAsia="Malgun Gothic" w:cs="Arial"/>
                <w:vertAlign w:val="subscript"/>
              </w:rPr>
              <w:t>DL_low</w:t>
            </w:r>
            <w:r w:rsidRPr="00A71264">
              <w:rPr>
                <w:rFonts w:eastAsia="Malgun Gothic" w:cs="Arial"/>
              </w:rPr>
              <w:t xml:space="preserve"> – F</w:t>
            </w:r>
            <w:r w:rsidRPr="00A71264">
              <w:rPr>
                <w:rFonts w:eastAsia="Malgun Gothic" w:cs="Arial"/>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382B3BE3" w14:textId="77777777" w:rsidR="00AF1766" w:rsidRPr="00A71264" w:rsidRDefault="00AF1766" w:rsidP="006B4219">
            <w:pPr>
              <w:pStyle w:val="TAH"/>
              <w:rPr>
                <w:rFonts w:eastAsia="Malgun Gothic" w:cs="Arial"/>
              </w:rPr>
            </w:pPr>
          </w:p>
        </w:tc>
      </w:tr>
      <w:tr w:rsidR="00AF1766" w:rsidRPr="00A71264" w14:paraId="03FADB7C" w14:textId="77777777" w:rsidTr="006B4219">
        <w:trPr>
          <w:trHeight w:val="108"/>
          <w:jc w:val="center"/>
        </w:trPr>
        <w:tc>
          <w:tcPr>
            <w:tcW w:w="1275" w:type="dxa"/>
            <w:tcBorders>
              <w:top w:val="single" w:sz="4" w:space="0" w:color="auto"/>
              <w:left w:val="single" w:sz="4" w:space="0" w:color="auto"/>
              <w:bottom w:val="single" w:sz="4" w:space="0" w:color="auto"/>
              <w:right w:val="single" w:sz="4" w:space="0" w:color="auto"/>
            </w:tcBorders>
            <w:vAlign w:val="center"/>
          </w:tcPr>
          <w:p w14:paraId="78C48451" w14:textId="77777777" w:rsidR="00AF1766" w:rsidRPr="00A71264" w:rsidRDefault="00AF1766" w:rsidP="006B4219">
            <w:pPr>
              <w:keepNext/>
              <w:keepLines/>
              <w:spacing w:after="0"/>
              <w:jc w:val="center"/>
              <w:rPr>
                <w:rFonts w:ascii="Arial" w:hAnsi="Arial" w:cs="Arial"/>
                <w:sz w:val="18"/>
                <w:lang w:val="en-US" w:eastAsia="zh-TW"/>
              </w:rPr>
            </w:pPr>
            <w:r w:rsidRPr="00A71264">
              <w:rPr>
                <w:rFonts w:ascii="Arial" w:eastAsia="宋体" w:hAnsi="Arial" w:cs="Arial"/>
                <w:sz w:val="18"/>
                <w:lang w:val="en-US" w:eastAsia="zh-CN"/>
              </w:rPr>
              <w:t>n</w:t>
            </w:r>
            <w:r w:rsidRPr="00A71264">
              <w:rPr>
                <w:rFonts w:ascii="Arial" w:hAnsi="Arial" w:cs="Arial"/>
                <w:sz w:val="18"/>
                <w:lang w:val="en-US" w:eastAsia="zh-TW"/>
              </w:rPr>
              <w:t>3</w:t>
            </w:r>
          </w:p>
        </w:tc>
        <w:tc>
          <w:tcPr>
            <w:tcW w:w="1229" w:type="dxa"/>
            <w:tcBorders>
              <w:top w:val="single" w:sz="4" w:space="0" w:color="auto"/>
              <w:left w:val="single" w:sz="4" w:space="0" w:color="auto"/>
              <w:bottom w:val="single" w:sz="4" w:space="0" w:color="auto"/>
              <w:right w:val="nil"/>
            </w:tcBorders>
            <w:vAlign w:val="center"/>
          </w:tcPr>
          <w:p w14:paraId="26150D24" w14:textId="77777777" w:rsidR="00AF1766" w:rsidRPr="00A71264" w:rsidRDefault="00AF1766" w:rsidP="006B4219">
            <w:pPr>
              <w:keepNext/>
              <w:keepLines/>
              <w:spacing w:after="0"/>
              <w:jc w:val="right"/>
              <w:rPr>
                <w:rFonts w:ascii="Arial" w:hAnsi="Arial" w:cs="Arial"/>
                <w:sz w:val="18"/>
                <w:lang w:eastAsia="ja-JP"/>
              </w:rPr>
            </w:pPr>
            <w:r w:rsidRPr="00CB0D2A">
              <w:rPr>
                <w:rFonts w:ascii="Arial" w:hAnsi="Arial" w:cs="Arial"/>
                <w:sz w:val="18"/>
                <w:lang w:eastAsia="ja-JP"/>
              </w:rPr>
              <w:t>1710 MHz</w:t>
            </w:r>
          </w:p>
        </w:tc>
        <w:tc>
          <w:tcPr>
            <w:tcW w:w="425" w:type="dxa"/>
            <w:tcBorders>
              <w:top w:val="single" w:sz="4" w:space="0" w:color="auto"/>
              <w:left w:val="nil"/>
              <w:bottom w:val="single" w:sz="4" w:space="0" w:color="auto"/>
              <w:right w:val="nil"/>
            </w:tcBorders>
            <w:vAlign w:val="center"/>
          </w:tcPr>
          <w:p w14:paraId="10A5DF58" w14:textId="77777777" w:rsidR="00AF1766" w:rsidRPr="00A71264" w:rsidRDefault="00AF1766" w:rsidP="006B4219">
            <w:pPr>
              <w:keepNext/>
              <w:keepLines/>
              <w:spacing w:after="0"/>
              <w:jc w:val="center"/>
              <w:rPr>
                <w:rFonts w:ascii="Arial" w:hAnsi="Arial" w:cs="Arial"/>
                <w:sz w:val="18"/>
                <w:lang w:eastAsia="ja-JP"/>
              </w:rPr>
            </w:pPr>
            <w:r w:rsidRPr="00A71264">
              <w:rPr>
                <w:rFonts w:ascii="Arial" w:eastAsia="宋体" w:hAnsi="Arial" w:cs="Arial"/>
                <w:sz w:val="18"/>
                <w:lang w:val="en-US" w:eastAsia="zh-CN"/>
              </w:rPr>
              <w:t xml:space="preserve"> </w:t>
            </w:r>
            <w:r w:rsidRPr="00A71264">
              <w:rPr>
                <w:rFonts w:ascii="Arial" w:hAnsi="Arial" w:cs="Arial"/>
                <w:sz w:val="18"/>
              </w:rPr>
              <w:t>–</w:t>
            </w:r>
          </w:p>
        </w:tc>
        <w:tc>
          <w:tcPr>
            <w:tcW w:w="1322" w:type="dxa"/>
            <w:tcBorders>
              <w:top w:val="single" w:sz="4" w:space="0" w:color="auto"/>
              <w:left w:val="nil"/>
              <w:bottom w:val="single" w:sz="4" w:space="0" w:color="auto"/>
              <w:right w:val="single" w:sz="4" w:space="0" w:color="auto"/>
            </w:tcBorders>
            <w:vAlign w:val="center"/>
          </w:tcPr>
          <w:p w14:paraId="4675EE76" w14:textId="77777777" w:rsidR="00AF1766" w:rsidRPr="00A71264" w:rsidRDefault="00AF1766" w:rsidP="006B4219">
            <w:pPr>
              <w:keepNext/>
              <w:keepLines/>
              <w:spacing w:after="0"/>
              <w:rPr>
                <w:rFonts w:ascii="Arial" w:hAnsi="Arial" w:cs="Arial"/>
                <w:sz w:val="18"/>
                <w:lang w:eastAsia="ja-JP"/>
              </w:rPr>
            </w:pPr>
            <w:r w:rsidRPr="00CB0D2A">
              <w:rPr>
                <w:rFonts w:ascii="Arial" w:hAnsi="Arial" w:cs="Arial"/>
                <w:sz w:val="18"/>
                <w:lang w:eastAsia="ja-JP"/>
              </w:rPr>
              <w:t>1785 MHz</w:t>
            </w:r>
          </w:p>
        </w:tc>
        <w:tc>
          <w:tcPr>
            <w:tcW w:w="1371" w:type="dxa"/>
            <w:tcBorders>
              <w:top w:val="single" w:sz="4" w:space="0" w:color="auto"/>
              <w:left w:val="single" w:sz="4" w:space="0" w:color="auto"/>
              <w:bottom w:val="single" w:sz="4" w:space="0" w:color="auto"/>
              <w:right w:val="nil"/>
            </w:tcBorders>
            <w:vAlign w:val="center"/>
          </w:tcPr>
          <w:p w14:paraId="354A0740" w14:textId="77777777" w:rsidR="00AF1766" w:rsidRPr="00A71264" w:rsidRDefault="00AF1766" w:rsidP="006B4219">
            <w:pPr>
              <w:keepNext/>
              <w:keepLines/>
              <w:spacing w:after="0"/>
              <w:jc w:val="right"/>
              <w:rPr>
                <w:rFonts w:ascii="Arial" w:hAnsi="Arial" w:cs="Arial"/>
                <w:sz w:val="18"/>
                <w:lang w:eastAsia="ja-JP"/>
              </w:rPr>
            </w:pPr>
            <w:r w:rsidRPr="00CB0D2A">
              <w:rPr>
                <w:rFonts w:ascii="Arial" w:hAnsi="Arial" w:cs="Arial"/>
                <w:sz w:val="18"/>
                <w:lang w:eastAsia="ja-JP"/>
              </w:rPr>
              <w:t>1805 MHz</w:t>
            </w:r>
          </w:p>
        </w:tc>
        <w:tc>
          <w:tcPr>
            <w:tcW w:w="567" w:type="dxa"/>
            <w:tcBorders>
              <w:top w:val="single" w:sz="4" w:space="0" w:color="auto"/>
              <w:left w:val="nil"/>
              <w:bottom w:val="single" w:sz="4" w:space="0" w:color="auto"/>
              <w:right w:val="nil"/>
            </w:tcBorders>
            <w:vAlign w:val="center"/>
          </w:tcPr>
          <w:p w14:paraId="7404E8AE" w14:textId="77777777" w:rsidR="00AF1766" w:rsidRPr="00A71264" w:rsidRDefault="00AF1766" w:rsidP="006B4219">
            <w:pPr>
              <w:keepNext/>
              <w:keepLines/>
              <w:spacing w:after="0"/>
              <w:jc w:val="center"/>
              <w:rPr>
                <w:rFonts w:ascii="Arial" w:hAnsi="Arial" w:cs="Arial"/>
                <w:sz w:val="18"/>
                <w:lang w:eastAsia="ja-JP"/>
              </w:rPr>
            </w:pPr>
            <w:r w:rsidRPr="00A71264">
              <w:rPr>
                <w:rFonts w:ascii="Arial" w:hAnsi="Arial" w:cs="Arial"/>
                <w:sz w:val="18"/>
              </w:rPr>
              <w:t>–</w:t>
            </w:r>
          </w:p>
        </w:tc>
        <w:tc>
          <w:tcPr>
            <w:tcW w:w="1178" w:type="dxa"/>
            <w:tcBorders>
              <w:top w:val="single" w:sz="4" w:space="0" w:color="auto"/>
              <w:left w:val="nil"/>
              <w:bottom w:val="single" w:sz="4" w:space="0" w:color="auto"/>
              <w:right w:val="single" w:sz="4" w:space="0" w:color="auto"/>
            </w:tcBorders>
            <w:vAlign w:val="center"/>
          </w:tcPr>
          <w:p w14:paraId="7B5F5185" w14:textId="77777777" w:rsidR="00AF1766" w:rsidRPr="00A71264" w:rsidRDefault="00AF1766" w:rsidP="006B4219">
            <w:pPr>
              <w:keepNext/>
              <w:keepLines/>
              <w:spacing w:after="0"/>
              <w:rPr>
                <w:rFonts w:ascii="Arial" w:hAnsi="Arial" w:cs="Arial"/>
                <w:sz w:val="18"/>
                <w:lang w:eastAsia="ja-JP"/>
              </w:rPr>
            </w:pPr>
            <w:r w:rsidRPr="00CB0D2A">
              <w:rPr>
                <w:rFonts w:ascii="Arial" w:hAnsi="Arial" w:cs="Arial"/>
                <w:sz w:val="18"/>
                <w:lang w:eastAsia="ja-JP"/>
              </w:rPr>
              <w:t>1880 MHz</w:t>
            </w:r>
          </w:p>
        </w:tc>
        <w:tc>
          <w:tcPr>
            <w:tcW w:w="1043" w:type="dxa"/>
            <w:tcBorders>
              <w:top w:val="single" w:sz="4" w:space="0" w:color="auto"/>
              <w:left w:val="single" w:sz="4" w:space="0" w:color="auto"/>
              <w:bottom w:val="single" w:sz="4" w:space="0" w:color="auto"/>
              <w:right w:val="single" w:sz="4" w:space="0" w:color="auto"/>
            </w:tcBorders>
            <w:vAlign w:val="center"/>
          </w:tcPr>
          <w:p w14:paraId="12C75454" w14:textId="77777777" w:rsidR="00AF1766" w:rsidRPr="00A71264" w:rsidRDefault="00AF1766" w:rsidP="006B4219">
            <w:pPr>
              <w:keepNext/>
              <w:keepLines/>
              <w:spacing w:after="0"/>
              <w:jc w:val="center"/>
              <w:rPr>
                <w:rFonts w:ascii="Arial" w:hAnsi="Arial" w:cs="Arial"/>
                <w:sz w:val="18"/>
                <w:lang w:eastAsia="zh-TW"/>
              </w:rPr>
            </w:pPr>
            <w:r w:rsidRPr="00A71264">
              <w:rPr>
                <w:rFonts w:ascii="Arial" w:hAnsi="Arial" w:cs="Arial"/>
                <w:sz w:val="18"/>
                <w:lang w:eastAsia="zh-TW"/>
              </w:rPr>
              <w:t>FDD</w:t>
            </w:r>
          </w:p>
        </w:tc>
      </w:tr>
      <w:tr w:rsidR="00AF1766" w:rsidRPr="00A71264" w14:paraId="46108D8E" w14:textId="77777777" w:rsidTr="006B4219">
        <w:trPr>
          <w:trHeight w:val="108"/>
          <w:jc w:val="center"/>
        </w:trPr>
        <w:tc>
          <w:tcPr>
            <w:tcW w:w="1275" w:type="dxa"/>
            <w:tcBorders>
              <w:top w:val="single" w:sz="4" w:space="0" w:color="auto"/>
              <w:left w:val="single" w:sz="4" w:space="0" w:color="auto"/>
              <w:bottom w:val="single" w:sz="4" w:space="0" w:color="auto"/>
              <w:right w:val="single" w:sz="4" w:space="0" w:color="auto"/>
            </w:tcBorders>
            <w:vAlign w:val="center"/>
          </w:tcPr>
          <w:p w14:paraId="49C2C3AB" w14:textId="77777777" w:rsidR="00AF1766" w:rsidRPr="00D030C2" w:rsidRDefault="00AF1766" w:rsidP="006B4219">
            <w:pPr>
              <w:keepNext/>
              <w:keepLines/>
              <w:spacing w:after="0"/>
              <w:jc w:val="center"/>
              <w:rPr>
                <w:rFonts w:ascii="Arial" w:hAnsi="Arial" w:cs="Arial"/>
                <w:sz w:val="18"/>
                <w:lang w:val="en-US" w:eastAsia="zh-TW"/>
              </w:rPr>
            </w:pPr>
            <w:r w:rsidRPr="00D030C2">
              <w:rPr>
                <w:rFonts w:ascii="Arial" w:hAnsi="Arial" w:cs="Arial" w:hint="eastAsia"/>
                <w:sz w:val="18"/>
                <w:lang w:val="en-US" w:eastAsia="zh-TW"/>
              </w:rPr>
              <w:t>n7</w:t>
            </w:r>
          </w:p>
        </w:tc>
        <w:tc>
          <w:tcPr>
            <w:tcW w:w="1229" w:type="dxa"/>
            <w:tcBorders>
              <w:top w:val="single" w:sz="4" w:space="0" w:color="auto"/>
              <w:left w:val="single" w:sz="4" w:space="0" w:color="auto"/>
              <w:bottom w:val="single" w:sz="4" w:space="0" w:color="auto"/>
              <w:right w:val="nil"/>
            </w:tcBorders>
            <w:vAlign w:val="center"/>
          </w:tcPr>
          <w:p w14:paraId="4FD9439F" w14:textId="77777777" w:rsidR="00AF1766" w:rsidRPr="00A71264" w:rsidRDefault="00AF1766" w:rsidP="006B4219">
            <w:pPr>
              <w:keepNext/>
              <w:keepLines/>
              <w:spacing w:after="0"/>
              <w:jc w:val="right"/>
              <w:rPr>
                <w:rFonts w:ascii="Arial" w:hAnsi="Arial" w:cs="Arial"/>
                <w:sz w:val="18"/>
                <w:lang w:eastAsia="ja-JP"/>
              </w:rPr>
            </w:pPr>
            <w:r>
              <w:rPr>
                <w:rFonts w:ascii="Arial" w:hAnsi="Arial" w:cs="Arial" w:hint="eastAsia"/>
                <w:sz w:val="18"/>
                <w:lang w:eastAsia="zh-TW"/>
              </w:rPr>
              <w:t>250</w:t>
            </w:r>
            <w:r w:rsidRPr="00CB0D2A">
              <w:rPr>
                <w:rFonts w:ascii="Arial" w:hAnsi="Arial" w:cs="Arial"/>
                <w:sz w:val="18"/>
                <w:lang w:eastAsia="ja-JP"/>
              </w:rPr>
              <w:t>0 MHz</w:t>
            </w:r>
          </w:p>
        </w:tc>
        <w:tc>
          <w:tcPr>
            <w:tcW w:w="425" w:type="dxa"/>
            <w:tcBorders>
              <w:top w:val="single" w:sz="4" w:space="0" w:color="auto"/>
              <w:left w:val="nil"/>
              <w:bottom w:val="single" w:sz="4" w:space="0" w:color="auto"/>
              <w:right w:val="nil"/>
            </w:tcBorders>
            <w:vAlign w:val="center"/>
          </w:tcPr>
          <w:p w14:paraId="5D04160F" w14:textId="77777777" w:rsidR="00AF1766" w:rsidRPr="00A71264" w:rsidRDefault="00AF1766" w:rsidP="006B4219">
            <w:pPr>
              <w:keepNext/>
              <w:keepLines/>
              <w:spacing w:after="0"/>
              <w:jc w:val="center"/>
              <w:rPr>
                <w:rFonts w:ascii="Arial" w:hAnsi="Arial" w:cs="Arial"/>
                <w:sz w:val="18"/>
                <w:lang w:eastAsia="ja-JP"/>
              </w:rPr>
            </w:pPr>
            <w:r w:rsidRPr="00A71264">
              <w:rPr>
                <w:rFonts w:ascii="Arial" w:eastAsia="宋体" w:hAnsi="Arial" w:cs="Arial"/>
                <w:sz w:val="18"/>
                <w:lang w:val="en-US" w:eastAsia="zh-CN"/>
              </w:rPr>
              <w:t xml:space="preserve"> </w:t>
            </w:r>
            <w:r w:rsidRPr="00A71264">
              <w:rPr>
                <w:rFonts w:ascii="Arial" w:hAnsi="Arial" w:cs="Arial"/>
                <w:sz w:val="18"/>
              </w:rPr>
              <w:t>–</w:t>
            </w:r>
          </w:p>
        </w:tc>
        <w:tc>
          <w:tcPr>
            <w:tcW w:w="1322" w:type="dxa"/>
            <w:tcBorders>
              <w:top w:val="single" w:sz="4" w:space="0" w:color="auto"/>
              <w:left w:val="nil"/>
              <w:bottom w:val="single" w:sz="4" w:space="0" w:color="auto"/>
              <w:right w:val="single" w:sz="4" w:space="0" w:color="auto"/>
            </w:tcBorders>
            <w:vAlign w:val="center"/>
          </w:tcPr>
          <w:p w14:paraId="00CF1B7D" w14:textId="77777777" w:rsidR="00AF1766" w:rsidRPr="00A71264" w:rsidRDefault="00AF1766" w:rsidP="006B4219">
            <w:pPr>
              <w:keepNext/>
              <w:keepLines/>
              <w:spacing w:after="0"/>
              <w:rPr>
                <w:rFonts w:ascii="Arial" w:hAnsi="Arial" w:cs="Arial"/>
                <w:sz w:val="18"/>
                <w:lang w:eastAsia="ja-JP"/>
              </w:rPr>
            </w:pPr>
            <w:r>
              <w:rPr>
                <w:rFonts w:ascii="Arial" w:hAnsi="Arial" w:cs="Arial" w:hint="eastAsia"/>
                <w:sz w:val="18"/>
                <w:lang w:eastAsia="zh-TW"/>
              </w:rPr>
              <w:t>2570</w:t>
            </w:r>
            <w:r w:rsidRPr="00CB0D2A">
              <w:rPr>
                <w:rFonts w:ascii="Arial" w:hAnsi="Arial" w:cs="Arial"/>
                <w:sz w:val="18"/>
                <w:lang w:eastAsia="ja-JP"/>
              </w:rPr>
              <w:t xml:space="preserve"> MHz</w:t>
            </w:r>
          </w:p>
        </w:tc>
        <w:tc>
          <w:tcPr>
            <w:tcW w:w="1371" w:type="dxa"/>
            <w:tcBorders>
              <w:top w:val="single" w:sz="4" w:space="0" w:color="auto"/>
              <w:left w:val="single" w:sz="4" w:space="0" w:color="auto"/>
              <w:bottom w:val="single" w:sz="4" w:space="0" w:color="auto"/>
              <w:right w:val="nil"/>
            </w:tcBorders>
            <w:vAlign w:val="center"/>
          </w:tcPr>
          <w:p w14:paraId="245E3C50" w14:textId="77777777" w:rsidR="00AF1766" w:rsidRPr="00A71264" w:rsidRDefault="00AF1766" w:rsidP="006B4219">
            <w:pPr>
              <w:keepNext/>
              <w:keepLines/>
              <w:spacing w:after="0"/>
              <w:jc w:val="right"/>
              <w:rPr>
                <w:rFonts w:ascii="Arial" w:hAnsi="Arial" w:cs="Arial"/>
                <w:sz w:val="18"/>
                <w:lang w:eastAsia="ja-JP"/>
              </w:rPr>
            </w:pPr>
            <w:r w:rsidRPr="00DC7D42">
              <w:rPr>
                <w:rFonts w:ascii="Arial" w:hAnsi="Arial" w:cs="Arial"/>
                <w:sz w:val="18"/>
                <w:lang w:eastAsia="ja-JP"/>
              </w:rPr>
              <w:t>2620</w:t>
            </w:r>
            <w:r w:rsidRPr="00CB0D2A">
              <w:rPr>
                <w:rFonts w:ascii="Arial" w:hAnsi="Arial" w:cs="Arial"/>
                <w:sz w:val="18"/>
                <w:lang w:eastAsia="ja-JP"/>
              </w:rPr>
              <w:t xml:space="preserve"> MHz</w:t>
            </w:r>
          </w:p>
        </w:tc>
        <w:tc>
          <w:tcPr>
            <w:tcW w:w="567" w:type="dxa"/>
            <w:tcBorders>
              <w:top w:val="single" w:sz="4" w:space="0" w:color="auto"/>
              <w:left w:val="nil"/>
              <w:bottom w:val="single" w:sz="4" w:space="0" w:color="auto"/>
              <w:right w:val="nil"/>
            </w:tcBorders>
            <w:vAlign w:val="center"/>
          </w:tcPr>
          <w:p w14:paraId="4E3CA1DA" w14:textId="77777777" w:rsidR="00AF1766" w:rsidRPr="00A71264" w:rsidRDefault="00AF1766" w:rsidP="006B4219">
            <w:pPr>
              <w:keepNext/>
              <w:keepLines/>
              <w:spacing w:after="0"/>
              <w:jc w:val="center"/>
              <w:rPr>
                <w:rFonts w:ascii="Arial" w:hAnsi="Arial" w:cs="Arial"/>
                <w:sz w:val="18"/>
                <w:lang w:eastAsia="ja-JP"/>
              </w:rPr>
            </w:pPr>
            <w:r w:rsidRPr="00A71264">
              <w:rPr>
                <w:rFonts w:ascii="Arial" w:hAnsi="Arial" w:cs="Arial"/>
                <w:sz w:val="18"/>
              </w:rPr>
              <w:t>–</w:t>
            </w:r>
          </w:p>
        </w:tc>
        <w:tc>
          <w:tcPr>
            <w:tcW w:w="1178" w:type="dxa"/>
            <w:tcBorders>
              <w:top w:val="single" w:sz="4" w:space="0" w:color="auto"/>
              <w:left w:val="nil"/>
              <w:bottom w:val="single" w:sz="4" w:space="0" w:color="auto"/>
              <w:right w:val="single" w:sz="4" w:space="0" w:color="auto"/>
            </w:tcBorders>
            <w:vAlign w:val="center"/>
          </w:tcPr>
          <w:p w14:paraId="071A16E8" w14:textId="77777777" w:rsidR="00AF1766" w:rsidRPr="00A71264" w:rsidRDefault="00AF1766" w:rsidP="006B4219">
            <w:pPr>
              <w:keepNext/>
              <w:keepLines/>
              <w:spacing w:after="0"/>
              <w:rPr>
                <w:rFonts w:ascii="Arial" w:hAnsi="Arial" w:cs="Arial"/>
                <w:sz w:val="18"/>
                <w:lang w:eastAsia="ja-JP"/>
              </w:rPr>
            </w:pPr>
            <w:r>
              <w:rPr>
                <w:rFonts w:ascii="Arial" w:hAnsi="Arial" w:cs="Arial" w:hint="eastAsia"/>
                <w:sz w:val="18"/>
                <w:lang w:eastAsia="zh-TW"/>
              </w:rPr>
              <w:t>2690</w:t>
            </w:r>
            <w:r w:rsidRPr="00CB0D2A">
              <w:rPr>
                <w:rFonts w:ascii="Arial" w:hAnsi="Arial" w:cs="Arial"/>
                <w:sz w:val="18"/>
                <w:lang w:eastAsia="ja-JP"/>
              </w:rPr>
              <w:t xml:space="preserve"> MHz</w:t>
            </w:r>
          </w:p>
        </w:tc>
        <w:tc>
          <w:tcPr>
            <w:tcW w:w="1043" w:type="dxa"/>
            <w:tcBorders>
              <w:top w:val="single" w:sz="4" w:space="0" w:color="auto"/>
              <w:left w:val="single" w:sz="4" w:space="0" w:color="auto"/>
              <w:bottom w:val="single" w:sz="4" w:space="0" w:color="auto"/>
              <w:right w:val="single" w:sz="4" w:space="0" w:color="auto"/>
            </w:tcBorders>
            <w:vAlign w:val="center"/>
          </w:tcPr>
          <w:p w14:paraId="0EED70E4" w14:textId="77777777" w:rsidR="00AF1766" w:rsidRPr="00A71264" w:rsidRDefault="00AF1766" w:rsidP="006B4219">
            <w:pPr>
              <w:keepNext/>
              <w:keepLines/>
              <w:spacing w:after="0"/>
              <w:jc w:val="center"/>
              <w:rPr>
                <w:rFonts w:ascii="Arial" w:hAnsi="Arial" w:cs="Arial"/>
                <w:sz w:val="18"/>
                <w:lang w:eastAsia="zh-TW"/>
              </w:rPr>
            </w:pPr>
            <w:r>
              <w:rPr>
                <w:rFonts w:ascii="Arial" w:hAnsi="Arial" w:cs="Arial" w:hint="eastAsia"/>
                <w:sz w:val="18"/>
                <w:lang w:eastAsia="zh-TW"/>
              </w:rPr>
              <w:t>FDD</w:t>
            </w:r>
          </w:p>
        </w:tc>
      </w:tr>
      <w:tr w:rsidR="00AF1766" w:rsidRPr="00A71264" w14:paraId="22AFD165" w14:textId="77777777" w:rsidTr="006B4219">
        <w:trPr>
          <w:trHeight w:val="54"/>
          <w:jc w:val="center"/>
        </w:trPr>
        <w:tc>
          <w:tcPr>
            <w:tcW w:w="1275" w:type="dxa"/>
            <w:tcBorders>
              <w:top w:val="single" w:sz="4" w:space="0" w:color="auto"/>
              <w:left w:val="single" w:sz="4" w:space="0" w:color="auto"/>
              <w:bottom w:val="single" w:sz="4" w:space="0" w:color="auto"/>
              <w:right w:val="single" w:sz="4" w:space="0" w:color="auto"/>
            </w:tcBorders>
            <w:vAlign w:val="center"/>
          </w:tcPr>
          <w:p w14:paraId="0413594E" w14:textId="77777777" w:rsidR="00AF1766" w:rsidRPr="00114C42" w:rsidRDefault="00AF1766" w:rsidP="006B4219">
            <w:pPr>
              <w:keepNext/>
              <w:keepLines/>
              <w:spacing w:after="0"/>
              <w:jc w:val="center"/>
              <w:rPr>
                <w:rFonts w:ascii="Arial" w:hAnsi="Arial" w:cs="Arial"/>
                <w:sz w:val="18"/>
                <w:lang w:val="en-US" w:eastAsia="zh-TW"/>
              </w:rPr>
            </w:pPr>
            <w:r w:rsidRPr="00A71264">
              <w:rPr>
                <w:rFonts w:ascii="Arial" w:eastAsia="宋体" w:hAnsi="Arial" w:cs="Arial"/>
                <w:sz w:val="18"/>
                <w:lang w:val="en-US" w:eastAsia="zh-CN"/>
              </w:rPr>
              <w:t>n</w:t>
            </w:r>
            <w:r w:rsidRPr="00114C42">
              <w:rPr>
                <w:rFonts w:ascii="Arial" w:hAnsi="Arial" w:cs="Arial"/>
                <w:sz w:val="18"/>
                <w:lang w:val="en-US" w:eastAsia="zh-TW"/>
              </w:rPr>
              <w:t>8</w:t>
            </w:r>
          </w:p>
        </w:tc>
        <w:tc>
          <w:tcPr>
            <w:tcW w:w="1229" w:type="dxa"/>
            <w:tcBorders>
              <w:top w:val="single" w:sz="4" w:space="0" w:color="auto"/>
              <w:left w:val="single" w:sz="4" w:space="0" w:color="auto"/>
              <w:bottom w:val="single" w:sz="4" w:space="0" w:color="auto"/>
              <w:right w:val="nil"/>
            </w:tcBorders>
            <w:vAlign w:val="center"/>
          </w:tcPr>
          <w:p w14:paraId="7555BB35" w14:textId="77777777" w:rsidR="00AF1766" w:rsidRPr="00A71264" w:rsidRDefault="00AF1766" w:rsidP="006B4219">
            <w:pPr>
              <w:keepNext/>
              <w:keepLines/>
              <w:spacing w:after="0"/>
              <w:jc w:val="right"/>
              <w:rPr>
                <w:rFonts w:ascii="Arial" w:hAnsi="Arial" w:cs="Arial"/>
                <w:sz w:val="18"/>
                <w:lang w:eastAsia="ja-JP"/>
              </w:rPr>
            </w:pPr>
            <w:r w:rsidRPr="00CB0D2A">
              <w:rPr>
                <w:rFonts w:ascii="Arial" w:hAnsi="Arial" w:cs="Arial"/>
                <w:sz w:val="18"/>
                <w:lang w:eastAsia="ja-JP"/>
              </w:rPr>
              <w:t>880 MHz</w:t>
            </w:r>
          </w:p>
        </w:tc>
        <w:tc>
          <w:tcPr>
            <w:tcW w:w="425" w:type="dxa"/>
            <w:tcBorders>
              <w:top w:val="single" w:sz="4" w:space="0" w:color="auto"/>
              <w:left w:val="nil"/>
              <w:bottom w:val="single" w:sz="4" w:space="0" w:color="auto"/>
              <w:right w:val="nil"/>
            </w:tcBorders>
            <w:vAlign w:val="center"/>
          </w:tcPr>
          <w:p w14:paraId="74FBD118" w14:textId="77777777" w:rsidR="00AF1766" w:rsidRPr="00A71264" w:rsidRDefault="00AF1766" w:rsidP="006B4219">
            <w:pPr>
              <w:keepNext/>
              <w:keepLines/>
              <w:spacing w:after="0"/>
              <w:jc w:val="center"/>
              <w:rPr>
                <w:rFonts w:ascii="Arial" w:hAnsi="Arial" w:cs="Arial"/>
                <w:sz w:val="18"/>
                <w:lang w:val="en-US" w:eastAsia="zh-CN"/>
              </w:rPr>
            </w:pPr>
            <w:r w:rsidRPr="00A71264">
              <w:rPr>
                <w:rFonts w:ascii="Arial" w:eastAsia="宋体" w:hAnsi="Arial" w:cs="Arial"/>
                <w:sz w:val="18"/>
                <w:lang w:val="en-US" w:eastAsia="zh-CN"/>
              </w:rPr>
              <w:t xml:space="preserve"> </w:t>
            </w:r>
            <w:r w:rsidRPr="00A71264">
              <w:rPr>
                <w:rFonts w:ascii="Arial" w:hAnsi="Arial" w:cs="Arial"/>
                <w:sz w:val="18"/>
              </w:rPr>
              <w:t>–</w:t>
            </w:r>
          </w:p>
        </w:tc>
        <w:tc>
          <w:tcPr>
            <w:tcW w:w="1322" w:type="dxa"/>
            <w:tcBorders>
              <w:top w:val="single" w:sz="4" w:space="0" w:color="auto"/>
              <w:left w:val="nil"/>
              <w:bottom w:val="single" w:sz="4" w:space="0" w:color="auto"/>
              <w:right w:val="single" w:sz="4" w:space="0" w:color="auto"/>
            </w:tcBorders>
            <w:vAlign w:val="center"/>
          </w:tcPr>
          <w:p w14:paraId="7B9174D6" w14:textId="77777777" w:rsidR="00AF1766" w:rsidRPr="00A71264" w:rsidRDefault="00AF1766" w:rsidP="006B4219">
            <w:pPr>
              <w:keepNext/>
              <w:keepLines/>
              <w:spacing w:after="0"/>
              <w:rPr>
                <w:rFonts w:ascii="Arial" w:hAnsi="Arial" w:cs="Arial"/>
                <w:sz w:val="18"/>
                <w:lang w:eastAsia="ja-JP"/>
              </w:rPr>
            </w:pPr>
            <w:r w:rsidRPr="00CB0D2A">
              <w:rPr>
                <w:rFonts w:ascii="Arial" w:hAnsi="Arial" w:cs="Arial"/>
                <w:sz w:val="18"/>
                <w:lang w:eastAsia="ja-JP"/>
              </w:rPr>
              <w:t>915 MHz</w:t>
            </w:r>
          </w:p>
        </w:tc>
        <w:tc>
          <w:tcPr>
            <w:tcW w:w="1371" w:type="dxa"/>
            <w:tcBorders>
              <w:top w:val="single" w:sz="4" w:space="0" w:color="auto"/>
              <w:left w:val="single" w:sz="4" w:space="0" w:color="auto"/>
              <w:bottom w:val="single" w:sz="4" w:space="0" w:color="auto"/>
              <w:right w:val="nil"/>
            </w:tcBorders>
            <w:vAlign w:val="center"/>
          </w:tcPr>
          <w:p w14:paraId="163C1DF8" w14:textId="77777777" w:rsidR="00AF1766" w:rsidRPr="00A71264" w:rsidRDefault="00AF1766" w:rsidP="006B4219">
            <w:pPr>
              <w:keepNext/>
              <w:keepLines/>
              <w:spacing w:after="0"/>
              <w:jc w:val="right"/>
              <w:rPr>
                <w:rFonts w:ascii="Arial" w:hAnsi="Arial" w:cs="Arial"/>
                <w:sz w:val="18"/>
                <w:lang w:eastAsia="ja-JP"/>
              </w:rPr>
            </w:pPr>
            <w:r w:rsidRPr="00CB0D2A">
              <w:rPr>
                <w:rFonts w:ascii="Arial" w:hAnsi="Arial" w:cs="Arial"/>
                <w:sz w:val="18"/>
                <w:lang w:eastAsia="ja-JP"/>
              </w:rPr>
              <w:t>925 MHz</w:t>
            </w:r>
          </w:p>
        </w:tc>
        <w:tc>
          <w:tcPr>
            <w:tcW w:w="567" w:type="dxa"/>
            <w:tcBorders>
              <w:top w:val="single" w:sz="4" w:space="0" w:color="auto"/>
              <w:left w:val="nil"/>
              <w:bottom w:val="single" w:sz="4" w:space="0" w:color="auto"/>
              <w:right w:val="nil"/>
            </w:tcBorders>
            <w:vAlign w:val="center"/>
          </w:tcPr>
          <w:p w14:paraId="1B56800C" w14:textId="77777777" w:rsidR="00AF1766" w:rsidRPr="00A71264" w:rsidRDefault="00AF1766" w:rsidP="006B4219">
            <w:pPr>
              <w:keepNext/>
              <w:keepLines/>
              <w:spacing w:after="0"/>
              <w:jc w:val="center"/>
              <w:rPr>
                <w:rFonts w:ascii="Arial" w:hAnsi="Arial" w:cs="Arial"/>
                <w:sz w:val="18"/>
                <w:lang w:eastAsia="ja-JP"/>
              </w:rPr>
            </w:pPr>
            <w:r w:rsidRPr="00A71264">
              <w:rPr>
                <w:rFonts w:ascii="Arial" w:hAnsi="Arial" w:cs="Arial"/>
                <w:sz w:val="18"/>
              </w:rPr>
              <w:t>–</w:t>
            </w:r>
          </w:p>
        </w:tc>
        <w:tc>
          <w:tcPr>
            <w:tcW w:w="1178" w:type="dxa"/>
            <w:tcBorders>
              <w:top w:val="single" w:sz="4" w:space="0" w:color="auto"/>
              <w:left w:val="nil"/>
              <w:bottom w:val="single" w:sz="4" w:space="0" w:color="auto"/>
              <w:right w:val="single" w:sz="4" w:space="0" w:color="auto"/>
            </w:tcBorders>
            <w:vAlign w:val="center"/>
          </w:tcPr>
          <w:p w14:paraId="607B14BD" w14:textId="77777777" w:rsidR="00AF1766" w:rsidRPr="00A71264" w:rsidRDefault="00AF1766" w:rsidP="006B4219">
            <w:pPr>
              <w:keepNext/>
              <w:keepLines/>
              <w:spacing w:after="0"/>
              <w:rPr>
                <w:rFonts w:ascii="Arial" w:hAnsi="Arial" w:cs="Arial"/>
                <w:sz w:val="18"/>
                <w:lang w:eastAsia="ja-JP"/>
              </w:rPr>
            </w:pPr>
            <w:r w:rsidRPr="00CB0D2A">
              <w:rPr>
                <w:rFonts w:ascii="Arial" w:hAnsi="Arial" w:cs="Arial"/>
                <w:sz w:val="18"/>
                <w:lang w:eastAsia="ja-JP"/>
              </w:rPr>
              <w:t>960 MHz</w:t>
            </w:r>
          </w:p>
        </w:tc>
        <w:tc>
          <w:tcPr>
            <w:tcW w:w="1043" w:type="dxa"/>
            <w:tcBorders>
              <w:top w:val="single" w:sz="4" w:space="0" w:color="auto"/>
              <w:left w:val="single" w:sz="4" w:space="0" w:color="auto"/>
              <w:bottom w:val="single" w:sz="4" w:space="0" w:color="auto"/>
              <w:right w:val="single" w:sz="4" w:space="0" w:color="auto"/>
            </w:tcBorders>
            <w:vAlign w:val="center"/>
          </w:tcPr>
          <w:p w14:paraId="6CD78254" w14:textId="77777777" w:rsidR="00AF1766" w:rsidRPr="00A71264" w:rsidRDefault="00AF1766" w:rsidP="006B4219">
            <w:pPr>
              <w:keepNext/>
              <w:keepLines/>
              <w:spacing w:after="0"/>
              <w:jc w:val="center"/>
              <w:rPr>
                <w:rFonts w:ascii="Arial" w:hAnsi="Arial" w:cs="Arial"/>
                <w:sz w:val="18"/>
                <w:lang w:eastAsia="zh-TW"/>
              </w:rPr>
            </w:pPr>
            <w:r w:rsidRPr="00A71264">
              <w:rPr>
                <w:rFonts w:ascii="Arial" w:hAnsi="Arial" w:cs="Arial"/>
                <w:sz w:val="18"/>
                <w:lang w:eastAsia="zh-TW"/>
              </w:rPr>
              <w:t>FDD</w:t>
            </w:r>
          </w:p>
        </w:tc>
      </w:tr>
    </w:tbl>
    <w:p w14:paraId="4E00D35A" w14:textId="15495D57" w:rsidR="00AF1766" w:rsidRDefault="00AF1766" w:rsidP="00AF1766">
      <w:pPr>
        <w:pStyle w:val="41"/>
      </w:pPr>
      <w:bookmarkStart w:id="516" w:name="_Toc120865670"/>
      <w:bookmarkStart w:id="517" w:name="_Toc136288463"/>
      <w:r>
        <w:t>5.49.1.2</w:t>
      </w:r>
      <w:r>
        <w:tab/>
      </w:r>
      <w:r w:rsidRPr="003474CF">
        <w:t>Channel bandwidths per operating band for CA</w:t>
      </w:r>
      <w:bookmarkEnd w:id="516"/>
      <w:bookmarkEnd w:id="517"/>
    </w:p>
    <w:p w14:paraId="10B8FE5D" w14:textId="75159B30" w:rsidR="00AF1766" w:rsidRPr="003474CF" w:rsidRDefault="00AF1766" w:rsidP="00AF1766">
      <w:pPr>
        <w:pStyle w:val="TH"/>
        <w:rPr>
          <w:rFonts w:cs="Arial"/>
        </w:rPr>
      </w:pPr>
      <w:r w:rsidRPr="00AF1766">
        <w:rPr>
          <w:rFonts w:cs="Arial"/>
        </w:rPr>
        <w:t xml:space="preserve">Table </w:t>
      </w:r>
      <w:r>
        <w:rPr>
          <w:rFonts w:cs="Arial" w:hint="eastAsia"/>
        </w:rPr>
        <w:t>5.</w:t>
      </w:r>
      <w:r>
        <w:rPr>
          <w:rFonts w:cs="Arial"/>
        </w:rPr>
        <w:t>49</w:t>
      </w:r>
      <w:r w:rsidRPr="00AF1766">
        <w:rPr>
          <w:rFonts w:cs="Arial"/>
        </w:rPr>
        <w:t>.1.2-1: Supported bandwidths per CA band combination of band n</w:t>
      </w:r>
      <w:r w:rsidRPr="003474CF">
        <w:rPr>
          <w:rFonts w:cs="Arial"/>
        </w:rPr>
        <w:t>3+n7+n8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AF1766" w14:paraId="49F45C53" w14:textId="77777777" w:rsidTr="006B4219">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2402E105" w14:textId="77777777" w:rsidR="00AF1766" w:rsidRDefault="00AF1766" w:rsidP="006B4219">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1D7F4F3D" w14:textId="77777777" w:rsidR="00AF1766" w:rsidRDefault="00AF1766" w:rsidP="006B4219">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380FA982" w14:textId="77777777" w:rsidR="00AF1766" w:rsidRDefault="00AF1766" w:rsidP="006B4219">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BE6AB9B" w14:textId="77777777" w:rsidR="00AF1766" w:rsidRDefault="00AF1766" w:rsidP="006B4219">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6B5228CE" w14:textId="77777777" w:rsidR="00AF1766" w:rsidRDefault="00AF1766" w:rsidP="006B4219">
            <w:pPr>
              <w:pStyle w:val="TAH"/>
              <w:overflowPunct w:val="0"/>
              <w:autoSpaceDE w:val="0"/>
              <w:autoSpaceDN w:val="0"/>
              <w:adjustRightInd w:val="0"/>
              <w:rPr>
                <w:szCs w:val="18"/>
                <w:lang w:val="en-US" w:eastAsia="zh-CN"/>
              </w:rPr>
            </w:pPr>
            <w:r>
              <w:t>Bandwidth combination set</w:t>
            </w:r>
          </w:p>
        </w:tc>
      </w:tr>
      <w:tr w:rsidR="00AF1766" w14:paraId="028EEE64" w14:textId="77777777" w:rsidTr="006B421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86AECC" w14:textId="77777777" w:rsidR="00AF1766" w:rsidRDefault="00AF1766" w:rsidP="006B4219">
            <w:pPr>
              <w:pStyle w:val="TAC"/>
              <w:overflowPunct w:val="0"/>
              <w:autoSpaceDE w:val="0"/>
              <w:autoSpaceDN w:val="0"/>
              <w:adjustRightInd w:val="0"/>
              <w:rPr>
                <w:rFonts w:eastAsia="宋体"/>
                <w:szCs w:val="18"/>
                <w:lang w:val="en-US" w:eastAsia="zh-CN"/>
              </w:rPr>
            </w:pPr>
            <w:r>
              <w:rPr>
                <w:rFonts w:hint="eastAsia"/>
                <w:szCs w:val="18"/>
                <w:lang w:eastAsia="zh-CN"/>
              </w:rPr>
              <w:t>CA</w:t>
            </w:r>
            <w:r>
              <w:rPr>
                <w:szCs w:val="18"/>
              </w:rPr>
              <w:t>_</w:t>
            </w:r>
            <w:r>
              <w:rPr>
                <w:rFonts w:hint="eastAsia"/>
                <w:szCs w:val="18"/>
                <w:lang w:val="en-US" w:eastAsia="zh-CN"/>
              </w:rPr>
              <w:t>n</w:t>
            </w:r>
            <w:r>
              <w:rPr>
                <w:rFonts w:hint="eastAsia"/>
                <w:szCs w:val="18"/>
                <w:lang w:val="en-US" w:eastAsia="zh-TW"/>
              </w:rPr>
              <w:t>3</w:t>
            </w:r>
            <w:r>
              <w:rPr>
                <w:szCs w:val="18"/>
                <w:lang w:val="sv-SE" w:eastAsia="ja-JP"/>
              </w:rPr>
              <w:t>A-</w:t>
            </w:r>
            <w:r>
              <w:rPr>
                <w:rFonts w:hint="eastAsia"/>
                <w:szCs w:val="18"/>
                <w:lang w:val="en-US" w:eastAsia="zh-CN"/>
              </w:rPr>
              <w:t>n</w:t>
            </w:r>
            <w:r>
              <w:rPr>
                <w:rFonts w:hint="eastAsia"/>
                <w:szCs w:val="18"/>
                <w:lang w:val="en-US" w:eastAsia="zh-TW"/>
              </w:rPr>
              <w:t>7</w:t>
            </w:r>
            <w:r>
              <w:rPr>
                <w:szCs w:val="18"/>
                <w:lang w:val="sv-SE" w:eastAsia="ja-JP"/>
              </w:rPr>
              <w:t>A</w:t>
            </w:r>
            <w:r>
              <w:rPr>
                <w:rFonts w:eastAsia="宋体" w:hint="eastAsia"/>
                <w:szCs w:val="18"/>
                <w:lang w:val="en-US" w:eastAsia="zh-CN"/>
              </w:rPr>
              <w:t>-n</w:t>
            </w:r>
            <w:r w:rsidRPr="00114C42">
              <w:rPr>
                <w:rFonts w:hint="eastAsia"/>
                <w:szCs w:val="18"/>
                <w:lang w:val="en-US" w:eastAsia="zh-TW"/>
              </w:rPr>
              <w:t>8</w:t>
            </w:r>
            <w:r>
              <w:rPr>
                <w:rFonts w:eastAsia="宋体" w:hint="eastAsia"/>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ECAF5C" w14:textId="77777777" w:rsidR="00AF1766" w:rsidRPr="00021C7B" w:rsidRDefault="00AF1766" w:rsidP="006B4219">
            <w:pPr>
              <w:pStyle w:val="TAC"/>
              <w:overflowPunct w:val="0"/>
              <w:autoSpaceDE w:val="0"/>
              <w:autoSpaceDN w:val="0"/>
              <w:adjustRightInd w:val="0"/>
              <w:rPr>
                <w:b/>
                <w:szCs w:val="18"/>
                <w:lang w:val="en-US" w:eastAsia="ja-JP"/>
              </w:rPr>
            </w:pPr>
            <w:r w:rsidRPr="00021C7B">
              <w:rPr>
                <w:rFonts w:hint="eastAsia"/>
                <w:b/>
                <w:szCs w:val="18"/>
                <w:lang w:eastAsia="zh-CN"/>
              </w:rPr>
              <w:t>CA</w:t>
            </w:r>
            <w:r w:rsidRPr="00021C7B">
              <w:rPr>
                <w:b/>
                <w:szCs w:val="18"/>
              </w:rPr>
              <w:t>_</w:t>
            </w:r>
            <w:r w:rsidRPr="00021C7B">
              <w:rPr>
                <w:rFonts w:hint="eastAsia"/>
                <w:b/>
                <w:szCs w:val="18"/>
                <w:lang w:val="en-US" w:eastAsia="zh-CN"/>
              </w:rPr>
              <w:t>n</w:t>
            </w:r>
            <w:r>
              <w:rPr>
                <w:rFonts w:hint="eastAsia"/>
                <w:b/>
                <w:szCs w:val="18"/>
                <w:lang w:val="en-US" w:eastAsia="zh-TW"/>
              </w:rPr>
              <w:t>3</w:t>
            </w:r>
            <w:r w:rsidRPr="00021C7B">
              <w:rPr>
                <w:b/>
                <w:szCs w:val="18"/>
                <w:lang w:val="en-US" w:eastAsia="ja-JP"/>
              </w:rPr>
              <w:t>A-</w:t>
            </w:r>
            <w:r w:rsidRPr="00021C7B">
              <w:rPr>
                <w:rFonts w:hint="eastAsia"/>
                <w:b/>
                <w:szCs w:val="18"/>
                <w:lang w:val="en-US" w:eastAsia="zh-CN"/>
              </w:rPr>
              <w:t>n</w:t>
            </w:r>
            <w:r>
              <w:rPr>
                <w:rFonts w:hint="eastAsia"/>
                <w:b/>
                <w:szCs w:val="18"/>
                <w:lang w:val="en-US" w:eastAsia="zh-TW"/>
              </w:rPr>
              <w:t>7</w:t>
            </w:r>
            <w:r w:rsidRPr="00021C7B">
              <w:rPr>
                <w:b/>
                <w:szCs w:val="18"/>
                <w:lang w:val="en-US" w:eastAsia="ja-JP"/>
              </w:rPr>
              <w:t>A</w:t>
            </w:r>
          </w:p>
          <w:p w14:paraId="461041CD" w14:textId="77777777" w:rsidR="00AF1766" w:rsidRPr="00021C7B" w:rsidRDefault="00AF1766" w:rsidP="006B4219">
            <w:pPr>
              <w:pStyle w:val="TAC"/>
              <w:overflowPunct w:val="0"/>
              <w:autoSpaceDE w:val="0"/>
              <w:autoSpaceDN w:val="0"/>
              <w:adjustRightInd w:val="0"/>
              <w:rPr>
                <w:b/>
                <w:szCs w:val="18"/>
                <w:lang w:val="en-US" w:eastAsia="ja-JP"/>
              </w:rPr>
            </w:pPr>
            <w:r w:rsidRPr="00021C7B">
              <w:rPr>
                <w:rFonts w:hint="eastAsia"/>
                <w:b/>
                <w:szCs w:val="18"/>
                <w:lang w:eastAsia="zh-CN"/>
              </w:rPr>
              <w:t>CA</w:t>
            </w:r>
            <w:r w:rsidRPr="00021C7B">
              <w:rPr>
                <w:b/>
                <w:szCs w:val="18"/>
              </w:rPr>
              <w:t>_</w:t>
            </w:r>
            <w:r w:rsidRPr="00021C7B">
              <w:rPr>
                <w:rFonts w:hint="eastAsia"/>
                <w:b/>
                <w:szCs w:val="18"/>
                <w:lang w:val="en-US" w:eastAsia="zh-CN"/>
              </w:rPr>
              <w:t>n</w:t>
            </w:r>
            <w:r>
              <w:rPr>
                <w:rFonts w:hint="eastAsia"/>
                <w:b/>
                <w:szCs w:val="18"/>
                <w:lang w:val="en-US" w:eastAsia="zh-TW"/>
              </w:rPr>
              <w:t>3</w:t>
            </w:r>
            <w:r w:rsidRPr="00021C7B">
              <w:rPr>
                <w:b/>
                <w:szCs w:val="18"/>
                <w:lang w:val="en-US" w:eastAsia="ja-JP"/>
              </w:rPr>
              <w:t>A-</w:t>
            </w:r>
            <w:r w:rsidRPr="00021C7B">
              <w:rPr>
                <w:rFonts w:hint="eastAsia"/>
                <w:b/>
                <w:szCs w:val="18"/>
                <w:lang w:val="en-US" w:eastAsia="zh-CN"/>
              </w:rPr>
              <w:t>n</w:t>
            </w:r>
            <w:r w:rsidRPr="00021C7B">
              <w:rPr>
                <w:rFonts w:hint="eastAsia"/>
                <w:b/>
                <w:szCs w:val="18"/>
                <w:lang w:val="en-US" w:eastAsia="zh-TW"/>
              </w:rPr>
              <w:t>8</w:t>
            </w:r>
            <w:r w:rsidRPr="00021C7B">
              <w:rPr>
                <w:b/>
                <w:szCs w:val="18"/>
                <w:lang w:val="en-US" w:eastAsia="ja-JP"/>
              </w:rPr>
              <w:t>A</w:t>
            </w:r>
          </w:p>
          <w:p w14:paraId="78B92618" w14:textId="77777777" w:rsidR="00AF1766" w:rsidRDefault="00AF1766" w:rsidP="006B4219">
            <w:pPr>
              <w:pStyle w:val="TAC"/>
              <w:overflowPunct w:val="0"/>
              <w:autoSpaceDE w:val="0"/>
              <w:autoSpaceDN w:val="0"/>
              <w:adjustRightInd w:val="0"/>
              <w:rPr>
                <w:rFonts w:eastAsia="宋体"/>
                <w:szCs w:val="18"/>
                <w:lang w:val="en-US" w:eastAsia="zh-CN"/>
              </w:rPr>
            </w:pPr>
            <w:r w:rsidRPr="00021C7B">
              <w:rPr>
                <w:rFonts w:hint="eastAsia"/>
                <w:b/>
                <w:szCs w:val="18"/>
                <w:lang w:eastAsia="zh-CN"/>
              </w:rPr>
              <w:t>CA</w:t>
            </w:r>
            <w:r w:rsidRPr="00021C7B">
              <w:rPr>
                <w:b/>
                <w:szCs w:val="18"/>
              </w:rPr>
              <w:t>_</w:t>
            </w:r>
            <w:r w:rsidRPr="00021C7B">
              <w:rPr>
                <w:rFonts w:hint="eastAsia"/>
                <w:b/>
                <w:szCs w:val="18"/>
                <w:lang w:val="en-US" w:eastAsia="zh-CN"/>
              </w:rPr>
              <w:t>n</w:t>
            </w:r>
            <w:r>
              <w:rPr>
                <w:rFonts w:hint="eastAsia"/>
                <w:b/>
                <w:szCs w:val="18"/>
                <w:lang w:val="en-US" w:eastAsia="zh-TW"/>
              </w:rPr>
              <w:t>7</w:t>
            </w:r>
            <w:r w:rsidRPr="00021C7B">
              <w:rPr>
                <w:b/>
                <w:szCs w:val="18"/>
                <w:lang w:val="sv-SE" w:eastAsia="ja-JP"/>
              </w:rPr>
              <w:t>A-</w:t>
            </w:r>
            <w:r w:rsidRPr="00021C7B">
              <w:rPr>
                <w:rFonts w:hint="eastAsia"/>
                <w:b/>
                <w:szCs w:val="18"/>
                <w:lang w:val="en-US" w:eastAsia="zh-CN"/>
              </w:rPr>
              <w:t>n</w:t>
            </w:r>
            <w:r w:rsidRPr="00021C7B">
              <w:rPr>
                <w:rFonts w:hint="eastAsia"/>
                <w:b/>
                <w:szCs w:val="18"/>
                <w:lang w:val="en-US" w:eastAsia="zh-TW"/>
              </w:rPr>
              <w:t>8</w:t>
            </w:r>
            <w:r w:rsidRPr="00021C7B">
              <w:rPr>
                <w:b/>
                <w:szCs w:val="18"/>
                <w:lang w:val="sv-SE" w:eastAsia="ja-JP"/>
              </w:rPr>
              <w:t>A</w:t>
            </w:r>
          </w:p>
        </w:tc>
        <w:tc>
          <w:tcPr>
            <w:tcW w:w="730" w:type="dxa"/>
            <w:tcBorders>
              <w:left w:val="single" w:sz="4" w:space="0" w:color="auto"/>
              <w:right w:val="single" w:sz="4" w:space="0" w:color="auto"/>
            </w:tcBorders>
            <w:vAlign w:val="center"/>
          </w:tcPr>
          <w:p w14:paraId="71F751A4" w14:textId="77777777" w:rsidR="00AF1766" w:rsidRDefault="00AF1766" w:rsidP="006B4219">
            <w:pPr>
              <w:pStyle w:val="TAC"/>
              <w:rPr>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803E236" w14:textId="77777777" w:rsidR="00AF1766" w:rsidRDefault="00AF1766" w:rsidP="006B4219">
            <w:pPr>
              <w:pStyle w:val="TAC"/>
              <w:rPr>
                <w:rFonts w:ascii="Calibri" w:hAnsi="Calibri"/>
                <w:sz w:val="21"/>
                <w:lang w:val="en-US" w:eastAsia="zh-CN"/>
              </w:rPr>
            </w:pPr>
            <w:r>
              <w:rPr>
                <w:rFonts w:cs="Arial"/>
                <w:color w:val="000000"/>
                <w:szCs w:val="18"/>
                <w:lang w:val="en-US" w:eastAsia="zh-CN" w:bidi="ar"/>
              </w:rPr>
              <w:t>5, 10, 15, 20, 25, 30, 35, 40, 50</w:t>
            </w:r>
          </w:p>
        </w:tc>
        <w:tc>
          <w:tcPr>
            <w:tcW w:w="1360" w:type="dxa"/>
            <w:tcBorders>
              <w:left w:val="single" w:sz="4" w:space="0" w:color="auto"/>
              <w:bottom w:val="nil"/>
              <w:right w:val="single" w:sz="4" w:space="0" w:color="auto"/>
            </w:tcBorders>
            <w:shd w:val="clear" w:color="auto" w:fill="auto"/>
            <w:vAlign w:val="center"/>
          </w:tcPr>
          <w:p w14:paraId="0809FF2C" w14:textId="77777777" w:rsidR="00AF1766" w:rsidRDefault="00AF1766" w:rsidP="006B4219">
            <w:pPr>
              <w:pStyle w:val="TAC"/>
              <w:overflowPunct w:val="0"/>
              <w:autoSpaceDE w:val="0"/>
              <w:autoSpaceDN w:val="0"/>
              <w:adjustRightInd w:val="0"/>
              <w:rPr>
                <w:szCs w:val="18"/>
                <w:lang w:val="en-US" w:eastAsia="zh-CN"/>
              </w:rPr>
            </w:pPr>
            <w:r>
              <w:rPr>
                <w:rFonts w:hint="eastAsia"/>
                <w:szCs w:val="18"/>
                <w:lang w:val="en-US" w:eastAsia="zh-CN"/>
              </w:rPr>
              <w:t>0</w:t>
            </w:r>
          </w:p>
        </w:tc>
      </w:tr>
      <w:tr w:rsidR="00AF1766" w14:paraId="72459FDC" w14:textId="77777777" w:rsidTr="006B4219">
        <w:trPr>
          <w:trHeight w:val="187"/>
        </w:trPr>
        <w:tc>
          <w:tcPr>
            <w:tcW w:w="1983" w:type="dxa"/>
            <w:tcBorders>
              <w:top w:val="nil"/>
              <w:left w:val="single" w:sz="4" w:space="0" w:color="auto"/>
              <w:bottom w:val="nil"/>
              <w:right w:val="single" w:sz="4" w:space="0" w:color="auto"/>
            </w:tcBorders>
            <w:shd w:val="clear" w:color="auto" w:fill="auto"/>
            <w:vAlign w:val="center"/>
          </w:tcPr>
          <w:p w14:paraId="405C16AB" w14:textId="77777777" w:rsidR="00AF1766" w:rsidRDefault="00AF1766" w:rsidP="006B4219">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7DE7BA3" w14:textId="77777777" w:rsidR="00AF1766" w:rsidRDefault="00AF1766" w:rsidP="006B4219">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1D39DAB5" w14:textId="77777777" w:rsidR="00AF1766" w:rsidRDefault="00AF1766" w:rsidP="006B4219">
            <w:pPr>
              <w:pStyle w:val="TAC"/>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F8817F6" w14:textId="77777777" w:rsidR="00AF1766" w:rsidRDefault="00AF1766" w:rsidP="006B4219">
            <w:pPr>
              <w:pStyle w:val="TAC"/>
              <w:rPr>
                <w:rFonts w:ascii="Calibri" w:hAnsi="Calibri"/>
                <w:sz w:val="21"/>
                <w:lang w:val="en-US" w:eastAsia="zh-CN"/>
              </w:rPr>
            </w:pPr>
            <w:r>
              <w:rPr>
                <w:rFonts w:cs="Arial"/>
                <w:color w:val="000000"/>
                <w:szCs w:val="18"/>
                <w:lang w:val="en-US" w:eastAsia="zh-CN" w:bidi="ar"/>
              </w:rPr>
              <w:t>5, 10, 15, 20, 25, 30, 35, 40, 50</w:t>
            </w:r>
          </w:p>
        </w:tc>
        <w:tc>
          <w:tcPr>
            <w:tcW w:w="1360" w:type="dxa"/>
            <w:tcBorders>
              <w:top w:val="nil"/>
              <w:left w:val="single" w:sz="4" w:space="0" w:color="auto"/>
              <w:bottom w:val="nil"/>
              <w:right w:val="single" w:sz="4" w:space="0" w:color="auto"/>
            </w:tcBorders>
            <w:shd w:val="clear" w:color="auto" w:fill="auto"/>
            <w:vAlign w:val="center"/>
          </w:tcPr>
          <w:p w14:paraId="330C19C6" w14:textId="77777777" w:rsidR="00AF1766" w:rsidRDefault="00AF1766" w:rsidP="006B4219">
            <w:pPr>
              <w:pStyle w:val="TAC"/>
              <w:overflowPunct w:val="0"/>
              <w:autoSpaceDE w:val="0"/>
              <w:autoSpaceDN w:val="0"/>
              <w:adjustRightInd w:val="0"/>
              <w:rPr>
                <w:szCs w:val="18"/>
                <w:lang w:val="en-US" w:eastAsia="zh-CN"/>
              </w:rPr>
            </w:pPr>
          </w:p>
        </w:tc>
      </w:tr>
      <w:tr w:rsidR="00AF1766" w14:paraId="08C93EEE" w14:textId="77777777" w:rsidTr="006B421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12C071" w14:textId="77777777" w:rsidR="00AF1766" w:rsidRDefault="00AF1766" w:rsidP="006B421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6DA345" w14:textId="77777777" w:rsidR="00AF1766" w:rsidRDefault="00AF1766" w:rsidP="006B4219">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1F1D370E" w14:textId="77777777" w:rsidR="00AF1766" w:rsidRDefault="00AF1766" w:rsidP="006B4219">
            <w:pPr>
              <w:pStyle w:val="TAC"/>
              <w:rPr>
                <w:lang w:val="en-US" w:eastAsia="zh-CN"/>
              </w:rPr>
            </w:pPr>
            <w:r>
              <w:rPr>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ED5D546" w14:textId="77777777" w:rsidR="00AF1766" w:rsidRDefault="00AF1766" w:rsidP="006B4219">
            <w:pPr>
              <w:pStyle w:val="TAC"/>
              <w:rPr>
                <w:rFonts w:ascii="Calibri" w:hAnsi="Calibri"/>
                <w:sz w:val="21"/>
                <w:lang w:val="en-US" w:eastAsia="zh-CN"/>
              </w:rPr>
            </w:pPr>
            <w:r>
              <w:rPr>
                <w:rFonts w:cs="Arial"/>
                <w:color w:val="000000"/>
                <w:szCs w:val="18"/>
                <w:lang w:val="en-US" w:eastAsia="zh-CN" w:bidi="ar"/>
              </w:rPr>
              <w:t>5, 10, 15, 20, 35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63B952" w14:textId="77777777" w:rsidR="00AF1766" w:rsidRDefault="00AF1766" w:rsidP="006B4219">
            <w:pPr>
              <w:pStyle w:val="TAC"/>
              <w:overflowPunct w:val="0"/>
              <w:autoSpaceDE w:val="0"/>
              <w:autoSpaceDN w:val="0"/>
              <w:adjustRightInd w:val="0"/>
              <w:rPr>
                <w:szCs w:val="18"/>
                <w:lang w:val="en-US" w:eastAsia="zh-CN"/>
              </w:rPr>
            </w:pPr>
          </w:p>
        </w:tc>
      </w:tr>
    </w:tbl>
    <w:p w14:paraId="2B7FF685" w14:textId="77777777" w:rsidR="00AF1766" w:rsidRDefault="00AF1766" w:rsidP="00AF1766">
      <w:pPr>
        <w:pStyle w:val="EditorsNote"/>
        <w:overflowPunct w:val="0"/>
        <w:autoSpaceDE w:val="0"/>
        <w:autoSpaceDN w:val="0"/>
        <w:adjustRightInd w:val="0"/>
        <w:ind w:left="284" w:firstLine="0"/>
        <w:textAlignment w:val="baseline"/>
        <w:rPr>
          <w:rFonts w:eastAsia="Times New Roman"/>
          <w:lang w:eastAsia="en-GB"/>
        </w:rPr>
      </w:pPr>
      <w:r>
        <w:rPr>
          <w:rFonts w:eastAsia="Times New Roman"/>
          <w:lang w:val="en-US" w:eastAsia="zh-CN"/>
        </w:rPr>
        <w:t xml:space="preserve"> </w:t>
      </w:r>
    </w:p>
    <w:p w14:paraId="67211FC9" w14:textId="2EA52EE4" w:rsidR="00AF1766" w:rsidRDefault="00AF1766" w:rsidP="00AF1766">
      <w:pPr>
        <w:pStyle w:val="41"/>
      </w:pPr>
      <w:bookmarkStart w:id="518" w:name="_Toc120865671"/>
      <w:bookmarkStart w:id="519" w:name="_Toc136288464"/>
      <w:r>
        <w:t>5.49.1.3</w:t>
      </w:r>
      <w:r>
        <w:tab/>
      </w:r>
      <w:r w:rsidRPr="003474CF">
        <w:t>∆T</w:t>
      </w:r>
      <w:r w:rsidRPr="003474CF">
        <w:rPr>
          <w:vertAlign w:val="subscript"/>
        </w:rPr>
        <w:t>IB,c</w:t>
      </w:r>
      <w:r w:rsidRPr="003474CF">
        <w:t xml:space="preserve"> and ∆R</w:t>
      </w:r>
      <w:r w:rsidRPr="003474CF">
        <w:rPr>
          <w:vertAlign w:val="subscript"/>
        </w:rPr>
        <w:t>IB,c</w:t>
      </w:r>
      <w:r w:rsidRPr="003474CF">
        <w:t xml:space="preserve"> values</w:t>
      </w:r>
      <w:bookmarkEnd w:id="518"/>
      <w:bookmarkEnd w:id="519"/>
    </w:p>
    <w:p w14:paraId="7CCD4931" w14:textId="77777777" w:rsidR="00AF1766" w:rsidRPr="00114C42" w:rsidRDefault="00AF1766" w:rsidP="00AF1766">
      <w:r w:rsidRPr="00114C42">
        <w:rPr>
          <w:lang w:eastAsia="zh-CN"/>
        </w:rPr>
        <w:t>Note that CA_</w:t>
      </w:r>
      <w:r>
        <w:rPr>
          <w:rFonts w:hint="eastAsia"/>
          <w:lang w:eastAsia="zh-TW"/>
        </w:rPr>
        <w:t>n3</w:t>
      </w:r>
      <w:r w:rsidRPr="00114C42">
        <w:rPr>
          <w:rFonts w:hint="eastAsia"/>
          <w:lang w:eastAsia="zh-TW"/>
        </w:rPr>
        <w:t>A-</w:t>
      </w:r>
      <w:r w:rsidRPr="00114C42">
        <w:rPr>
          <w:lang w:eastAsia="zh-CN"/>
        </w:rPr>
        <w:t>n</w:t>
      </w:r>
      <w:r>
        <w:rPr>
          <w:rFonts w:hint="eastAsia"/>
          <w:lang w:eastAsia="zh-TW"/>
        </w:rPr>
        <w:t>7</w:t>
      </w:r>
      <w:r w:rsidRPr="00114C42">
        <w:rPr>
          <w:lang w:eastAsia="zh-CN"/>
        </w:rPr>
        <w:t>A-n8A 1UL/</w:t>
      </w:r>
      <w:r w:rsidRPr="00114C42">
        <w:rPr>
          <w:rFonts w:hint="eastAsia"/>
          <w:lang w:eastAsia="zh-TW"/>
        </w:rPr>
        <w:t>3</w:t>
      </w:r>
      <w:r w:rsidRPr="00114C42">
        <w:rPr>
          <w:lang w:eastAsia="zh-CN"/>
        </w:rPr>
        <w:t>DL CA had been introduced in Rel.17 38.101-1, related sections for 1UL/</w:t>
      </w:r>
      <w:r w:rsidRPr="00114C42">
        <w:rPr>
          <w:rFonts w:hint="eastAsia"/>
          <w:lang w:eastAsia="zh-TW"/>
        </w:rPr>
        <w:t>3</w:t>
      </w:r>
      <w:r w:rsidRPr="00114C42">
        <w:rPr>
          <w:lang w:eastAsia="zh-CN"/>
        </w:rPr>
        <w:t>DL CA can be found in TR 38.717-0</w:t>
      </w:r>
      <w:r w:rsidRPr="00114C42">
        <w:rPr>
          <w:rFonts w:hint="eastAsia"/>
          <w:lang w:eastAsia="zh-TW"/>
        </w:rPr>
        <w:t>3</w:t>
      </w:r>
      <w:r w:rsidRPr="00114C42">
        <w:rPr>
          <w:lang w:eastAsia="zh-CN"/>
        </w:rPr>
        <w:t>-01 section 6.</w:t>
      </w:r>
      <w:r w:rsidRPr="00114C42">
        <w:rPr>
          <w:rFonts w:hint="eastAsia"/>
          <w:lang w:eastAsia="zh-TW"/>
        </w:rPr>
        <w:t>1</w:t>
      </w:r>
      <w:r>
        <w:rPr>
          <w:rFonts w:hint="eastAsia"/>
          <w:lang w:eastAsia="zh-TW"/>
        </w:rPr>
        <w:t>29</w:t>
      </w:r>
      <w:r w:rsidRPr="00114C42">
        <w:rPr>
          <w:lang w:eastAsia="zh-CN"/>
        </w:rPr>
        <w:t>.</w:t>
      </w:r>
    </w:p>
    <w:p w14:paraId="6A7DE192" w14:textId="24C84F99" w:rsidR="00AF1766" w:rsidRPr="003474CF" w:rsidRDefault="00AF1766" w:rsidP="00AF1766">
      <w:pPr>
        <w:pStyle w:val="31"/>
      </w:pPr>
      <w:bookmarkStart w:id="520" w:name="_Toc120865672"/>
      <w:bookmarkStart w:id="521" w:name="_Toc136288465"/>
      <w:r>
        <w:t>5.49.2</w:t>
      </w:r>
      <w:r>
        <w:tab/>
      </w:r>
      <w:r w:rsidRPr="003474CF">
        <w:t>Specific for 2 bands UL CA</w:t>
      </w:r>
      <w:bookmarkEnd w:id="520"/>
      <w:bookmarkEnd w:id="521"/>
    </w:p>
    <w:p w14:paraId="7A439925" w14:textId="5BC6D30B" w:rsidR="00AF1766" w:rsidRPr="003474CF" w:rsidRDefault="00AF1766" w:rsidP="00AF1766">
      <w:pPr>
        <w:pStyle w:val="41"/>
      </w:pPr>
      <w:bookmarkStart w:id="522" w:name="_Toc120865673"/>
      <w:bookmarkStart w:id="523" w:name="_Toc136288466"/>
      <w:r>
        <w:t>5.49.2.1</w:t>
      </w:r>
      <w:r>
        <w:tab/>
      </w:r>
      <w:r w:rsidRPr="003474CF">
        <w:t>UE co-existence studies</w:t>
      </w:r>
      <w:bookmarkEnd w:id="522"/>
      <w:bookmarkEnd w:id="523"/>
    </w:p>
    <w:p w14:paraId="0E570AFE" w14:textId="77777777" w:rsidR="00AF1766" w:rsidRDefault="00AF1766" w:rsidP="00AF1766">
      <w:pPr>
        <w:rPr>
          <w:lang w:eastAsia="zh-TW"/>
        </w:rPr>
      </w:pPr>
      <w:r>
        <w:rPr>
          <w:rFonts w:hint="eastAsia"/>
          <w:lang w:eastAsia="zh-TW"/>
        </w:rPr>
        <w:t xml:space="preserve">Since the </w:t>
      </w:r>
      <w:r>
        <w:rPr>
          <w:rFonts w:hint="eastAsia"/>
        </w:rPr>
        <w:t>UE co-existence</w:t>
      </w:r>
      <w:r>
        <w:rPr>
          <w:rFonts w:hint="eastAsia"/>
          <w:lang w:eastAsia="zh-TW"/>
        </w:rPr>
        <w:t xml:space="preserve"> tables</w:t>
      </w:r>
      <w:r>
        <w:t xml:space="preserve"> ha</w:t>
      </w:r>
      <w:r>
        <w:rPr>
          <w:rFonts w:hint="eastAsia"/>
          <w:lang w:eastAsia="zh-TW"/>
        </w:rPr>
        <w:t>ve</w:t>
      </w:r>
      <w:r>
        <w:t xml:space="preserve"> </w:t>
      </w:r>
      <w:r>
        <w:rPr>
          <w:rFonts w:hint="eastAsia"/>
          <w:lang w:eastAsia="zh-TW"/>
        </w:rPr>
        <w:t xml:space="preserve">already </w:t>
      </w:r>
      <w:r>
        <w:t xml:space="preserve">been </w:t>
      </w:r>
      <w:r>
        <w:rPr>
          <w:rFonts w:hint="eastAsia"/>
          <w:lang w:eastAsia="zh-TW"/>
        </w:rPr>
        <w:t>provided</w:t>
      </w:r>
      <w:r>
        <w:t xml:space="preserve"> </w:t>
      </w:r>
      <w:r>
        <w:rPr>
          <w:rFonts w:hint="eastAsia"/>
          <w:lang w:eastAsia="zh-TW"/>
        </w:rPr>
        <w:t>in</w:t>
      </w:r>
      <w:r>
        <w:t xml:space="preserve"> 2DL/</w:t>
      </w:r>
      <w:r>
        <w:rPr>
          <w:rFonts w:hint="eastAsia"/>
          <w:lang w:eastAsia="zh-TW"/>
        </w:rPr>
        <w:t>2</w:t>
      </w:r>
      <w:r>
        <w:t>UL fallback combinations</w:t>
      </w:r>
      <w:r>
        <w:rPr>
          <w:rFonts w:hint="eastAsia"/>
          <w:lang w:eastAsia="zh-TW"/>
        </w:rPr>
        <w:t xml:space="preserve">, CA_n3-n7, CA_n3-n8, CA_n7-n8, which are studied in section 6.73, 6.19 of TR 38.716-02-00, and section 5.34 of TR 38.718-02-01 respectively, here we list the </w:t>
      </w:r>
      <w:r>
        <w:rPr>
          <w:rFonts w:cs="Calibri"/>
          <w:szCs w:val="21"/>
        </w:rPr>
        <w:t xml:space="preserve">own Rx impact </w:t>
      </w:r>
      <w:r>
        <w:rPr>
          <w:rFonts w:cs="Calibri" w:hint="eastAsia"/>
          <w:szCs w:val="21"/>
          <w:lang w:eastAsia="zh-TW"/>
        </w:rPr>
        <w:t>on</w:t>
      </w:r>
      <w:r w:rsidRPr="00021C7B">
        <w:rPr>
          <w:rFonts w:cs="Calibri"/>
          <w:szCs w:val="21"/>
        </w:rPr>
        <w:t xml:space="preserve"> the 3</w:t>
      </w:r>
      <w:r w:rsidRPr="00021C7B">
        <w:rPr>
          <w:rFonts w:cs="Calibri"/>
          <w:szCs w:val="21"/>
          <w:vertAlign w:val="superscript"/>
        </w:rPr>
        <w:t>rd</w:t>
      </w:r>
      <w:r w:rsidRPr="00021C7B">
        <w:rPr>
          <w:rFonts w:cs="Calibri"/>
          <w:szCs w:val="21"/>
        </w:rPr>
        <w:t xml:space="preserve"> band</w:t>
      </w:r>
      <w:r>
        <w:rPr>
          <w:rFonts w:cs="Calibri" w:hint="eastAsia"/>
          <w:szCs w:val="21"/>
          <w:lang w:eastAsia="zh-TW"/>
        </w:rPr>
        <w:t xml:space="preserve"> below.</w:t>
      </w:r>
    </w:p>
    <w:p w14:paraId="3C4D7124" w14:textId="77777777" w:rsidR="00AF1766" w:rsidRPr="00114C42" w:rsidRDefault="00AF1766" w:rsidP="00AF1766">
      <w:pPr>
        <w:rPr>
          <w:rFonts w:cs="Calibri"/>
          <w:szCs w:val="21"/>
          <w:lang w:eastAsia="zh-TW"/>
        </w:rPr>
      </w:pPr>
      <w:r>
        <w:rPr>
          <w:rFonts w:cs="Calibri" w:hint="eastAsia"/>
          <w:szCs w:val="21"/>
          <w:lang w:eastAsia="zh-TW"/>
        </w:rPr>
        <w:t>-</w:t>
      </w:r>
      <w:r>
        <w:rPr>
          <w:rFonts w:cs="Calibri"/>
          <w:szCs w:val="21"/>
          <w:lang w:eastAsia="ko-KR"/>
        </w:rPr>
        <w:t xml:space="preserve"> </w:t>
      </w:r>
      <w:r>
        <w:rPr>
          <w:rFonts w:cs="Calibri" w:hint="eastAsia"/>
          <w:szCs w:val="21"/>
          <w:lang w:eastAsia="zh-TW"/>
        </w:rPr>
        <w:t>The 3</w:t>
      </w:r>
      <w:r w:rsidRPr="003426A6">
        <w:rPr>
          <w:rFonts w:cs="Calibri" w:hint="eastAsia"/>
          <w:szCs w:val="21"/>
          <w:vertAlign w:val="superscript"/>
          <w:lang w:eastAsia="zh-TW"/>
        </w:rPr>
        <w:t>rd</w:t>
      </w:r>
      <w:r>
        <w:rPr>
          <w:rFonts w:cs="Calibri" w:hint="eastAsia"/>
          <w:szCs w:val="21"/>
          <w:lang w:eastAsia="zh-TW"/>
        </w:rPr>
        <w:t xml:space="preserve"> I</w:t>
      </w:r>
      <w:r w:rsidRPr="00021C7B">
        <w:rPr>
          <w:rFonts w:cs="Calibri"/>
          <w:szCs w:val="21"/>
          <w:lang w:eastAsia="ko-KR"/>
        </w:rPr>
        <w:t xml:space="preserve">MD generated by dual uplink of Band </w:t>
      </w:r>
      <w:r w:rsidRPr="00021C7B">
        <w:rPr>
          <w:rFonts w:eastAsia="宋体" w:cs="Calibri"/>
          <w:szCs w:val="21"/>
        </w:rPr>
        <w:t>n</w:t>
      </w:r>
      <w:r w:rsidRPr="00D030C2">
        <w:rPr>
          <w:rFonts w:cs="Calibri" w:hint="eastAsia"/>
          <w:szCs w:val="21"/>
          <w:lang w:eastAsia="zh-TW"/>
        </w:rPr>
        <w:t>3</w:t>
      </w:r>
      <w:r w:rsidRPr="00021C7B">
        <w:rPr>
          <w:rFonts w:cs="Calibri"/>
          <w:szCs w:val="21"/>
          <w:lang w:eastAsia="ko-KR"/>
        </w:rPr>
        <w:t xml:space="preserve"> + Band n</w:t>
      </w:r>
      <w:r>
        <w:rPr>
          <w:rFonts w:cs="Calibri" w:hint="eastAsia"/>
          <w:szCs w:val="21"/>
          <w:lang w:eastAsia="zh-TW"/>
        </w:rPr>
        <w:t>7</w:t>
      </w:r>
      <w:r w:rsidRPr="00021C7B">
        <w:rPr>
          <w:rFonts w:cs="Calibri"/>
          <w:szCs w:val="21"/>
          <w:lang w:eastAsia="ko-KR"/>
        </w:rPr>
        <w:t xml:space="preserve"> </w:t>
      </w:r>
      <w:r>
        <w:rPr>
          <w:rFonts w:cs="Calibri" w:hint="eastAsia"/>
          <w:szCs w:val="21"/>
          <w:lang w:eastAsia="zh-TW"/>
        </w:rPr>
        <w:t xml:space="preserve">will </w:t>
      </w:r>
      <w:r w:rsidRPr="00021C7B">
        <w:rPr>
          <w:rFonts w:cs="Calibri"/>
          <w:szCs w:val="21"/>
          <w:lang w:eastAsia="ko-KR"/>
        </w:rPr>
        <w:t xml:space="preserve">fall into own Rx of </w:t>
      </w:r>
      <w:r w:rsidRPr="00021C7B">
        <w:rPr>
          <w:rFonts w:eastAsia="宋体" w:cs="Calibri"/>
          <w:szCs w:val="21"/>
        </w:rPr>
        <w:t>B</w:t>
      </w:r>
      <w:r w:rsidRPr="00021C7B">
        <w:rPr>
          <w:rFonts w:cs="Calibri"/>
          <w:szCs w:val="21"/>
          <w:lang w:eastAsia="ko-KR"/>
        </w:rPr>
        <w:t xml:space="preserve">and </w:t>
      </w:r>
      <w:r w:rsidRPr="00021C7B">
        <w:rPr>
          <w:rFonts w:eastAsia="宋体" w:cs="Calibri"/>
          <w:szCs w:val="21"/>
        </w:rPr>
        <w:t>n</w:t>
      </w:r>
      <w:r w:rsidRPr="00114C42">
        <w:rPr>
          <w:rFonts w:cs="Calibri" w:hint="eastAsia"/>
          <w:szCs w:val="21"/>
          <w:lang w:eastAsia="zh-TW"/>
        </w:rPr>
        <w:t>8</w:t>
      </w:r>
      <w:r w:rsidRPr="00021C7B">
        <w:rPr>
          <w:rFonts w:eastAsia="宋体" w:cs="Calibri"/>
          <w:szCs w:val="21"/>
        </w:rPr>
        <w:t>.</w:t>
      </w:r>
    </w:p>
    <w:p w14:paraId="01FA34C5" w14:textId="77777777" w:rsidR="00AF1766" w:rsidRPr="008778C0" w:rsidRDefault="00AF1766" w:rsidP="00AF1766">
      <w:pPr>
        <w:rPr>
          <w:rFonts w:cs="Calibri"/>
          <w:szCs w:val="21"/>
          <w:lang w:eastAsia="zh-TW"/>
        </w:rPr>
      </w:pPr>
      <w:r w:rsidRPr="00114C42">
        <w:rPr>
          <w:rFonts w:cs="Calibri" w:hint="eastAsia"/>
          <w:szCs w:val="21"/>
          <w:lang w:eastAsia="zh-TW"/>
        </w:rPr>
        <w:t xml:space="preserve">- </w:t>
      </w:r>
      <w:r>
        <w:rPr>
          <w:rFonts w:cs="Calibri" w:hint="eastAsia"/>
          <w:szCs w:val="21"/>
          <w:lang w:eastAsia="zh-TW"/>
        </w:rPr>
        <w:t>The 2</w:t>
      </w:r>
      <w:r w:rsidRPr="003426A6">
        <w:rPr>
          <w:rFonts w:cs="Calibri" w:hint="eastAsia"/>
          <w:szCs w:val="21"/>
          <w:vertAlign w:val="superscript"/>
          <w:lang w:eastAsia="zh-TW"/>
        </w:rPr>
        <w:t>nd</w:t>
      </w:r>
      <w:r>
        <w:rPr>
          <w:rFonts w:cs="Calibri" w:hint="eastAsia"/>
          <w:szCs w:val="21"/>
          <w:lang w:eastAsia="zh-TW"/>
        </w:rPr>
        <w:t xml:space="preserve"> and 3</w:t>
      </w:r>
      <w:r w:rsidRPr="003426A6">
        <w:rPr>
          <w:rFonts w:cs="Calibri" w:hint="eastAsia"/>
          <w:szCs w:val="21"/>
          <w:vertAlign w:val="superscript"/>
          <w:lang w:eastAsia="zh-TW"/>
        </w:rPr>
        <w:t>rd</w:t>
      </w:r>
      <w:r>
        <w:rPr>
          <w:rFonts w:cs="Calibri" w:hint="eastAsia"/>
          <w:szCs w:val="21"/>
          <w:lang w:eastAsia="zh-TW"/>
        </w:rPr>
        <w:t xml:space="preserve"> I</w:t>
      </w:r>
      <w:r w:rsidRPr="00021C7B">
        <w:rPr>
          <w:rFonts w:cs="Calibri"/>
          <w:szCs w:val="21"/>
          <w:lang w:eastAsia="ko-KR"/>
        </w:rPr>
        <w:t xml:space="preserve">MD generated by dual uplink of Band </w:t>
      </w:r>
      <w:r w:rsidRPr="00021C7B">
        <w:rPr>
          <w:rFonts w:eastAsia="宋体" w:cs="Calibri"/>
          <w:szCs w:val="21"/>
        </w:rPr>
        <w:t>n</w:t>
      </w:r>
      <w:r w:rsidRPr="00D030C2">
        <w:rPr>
          <w:rFonts w:cs="Calibri" w:hint="eastAsia"/>
          <w:szCs w:val="21"/>
          <w:lang w:eastAsia="zh-TW"/>
        </w:rPr>
        <w:t>3</w:t>
      </w:r>
      <w:r w:rsidRPr="00021C7B">
        <w:rPr>
          <w:rFonts w:cs="Calibri"/>
          <w:szCs w:val="21"/>
          <w:lang w:eastAsia="ko-KR"/>
        </w:rPr>
        <w:t xml:space="preserve"> + Band n</w:t>
      </w:r>
      <w:r>
        <w:rPr>
          <w:rFonts w:cs="Calibri" w:hint="eastAsia"/>
          <w:szCs w:val="21"/>
          <w:lang w:eastAsia="zh-TW"/>
        </w:rPr>
        <w:t>8</w:t>
      </w:r>
      <w:r w:rsidRPr="00021C7B">
        <w:rPr>
          <w:rFonts w:cs="Calibri"/>
          <w:szCs w:val="21"/>
          <w:lang w:eastAsia="ko-KR"/>
        </w:rPr>
        <w:t xml:space="preserve"> </w:t>
      </w:r>
      <w:r>
        <w:rPr>
          <w:rFonts w:cs="Calibri" w:hint="eastAsia"/>
          <w:szCs w:val="21"/>
          <w:lang w:eastAsia="zh-TW"/>
        </w:rPr>
        <w:t xml:space="preserve">will </w:t>
      </w:r>
      <w:r w:rsidRPr="00021C7B">
        <w:rPr>
          <w:rFonts w:cs="Calibri"/>
          <w:szCs w:val="21"/>
          <w:lang w:eastAsia="ko-KR"/>
        </w:rPr>
        <w:t xml:space="preserve">fall into own Rx of </w:t>
      </w:r>
      <w:r w:rsidRPr="00021C7B">
        <w:rPr>
          <w:rFonts w:eastAsia="宋体" w:cs="Calibri"/>
          <w:szCs w:val="21"/>
        </w:rPr>
        <w:t>B</w:t>
      </w:r>
      <w:r w:rsidRPr="00021C7B">
        <w:rPr>
          <w:rFonts w:cs="Calibri"/>
          <w:szCs w:val="21"/>
          <w:lang w:eastAsia="ko-KR"/>
        </w:rPr>
        <w:t xml:space="preserve">and </w:t>
      </w:r>
      <w:r w:rsidRPr="00021C7B">
        <w:rPr>
          <w:rFonts w:eastAsia="宋体" w:cs="Calibri"/>
          <w:szCs w:val="21"/>
        </w:rPr>
        <w:t>n</w:t>
      </w:r>
      <w:r>
        <w:rPr>
          <w:rFonts w:cs="Calibri" w:hint="eastAsia"/>
          <w:szCs w:val="21"/>
          <w:lang w:eastAsia="zh-TW"/>
        </w:rPr>
        <w:t>7</w:t>
      </w:r>
      <w:r w:rsidRPr="00021C7B">
        <w:rPr>
          <w:rFonts w:eastAsia="宋体" w:cs="Calibri"/>
          <w:szCs w:val="21"/>
        </w:rPr>
        <w:t>.</w:t>
      </w:r>
    </w:p>
    <w:p w14:paraId="76C71000" w14:textId="77777777" w:rsidR="00AF1766" w:rsidRPr="00D030C2" w:rsidRDefault="00AF1766" w:rsidP="00AF1766">
      <w:pPr>
        <w:rPr>
          <w:rFonts w:cs="Calibri"/>
          <w:szCs w:val="21"/>
          <w:lang w:eastAsia="zh-TW"/>
        </w:rPr>
      </w:pPr>
      <w:r w:rsidRPr="008778C0">
        <w:rPr>
          <w:rFonts w:cs="Calibri" w:hint="eastAsia"/>
          <w:szCs w:val="21"/>
          <w:lang w:eastAsia="zh-TW"/>
        </w:rPr>
        <w:t xml:space="preserve">- </w:t>
      </w:r>
      <w:r>
        <w:rPr>
          <w:rFonts w:cs="Calibri" w:hint="eastAsia"/>
          <w:szCs w:val="21"/>
          <w:lang w:eastAsia="zh-TW"/>
        </w:rPr>
        <w:t>No I</w:t>
      </w:r>
      <w:r w:rsidRPr="00021C7B">
        <w:rPr>
          <w:rFonts w:cs="Calibri"/>
          <w:szCs w:val="21"/>
          <w:lang w:eastAsia="ko-KR"/>
        </w:rPr>
        <w:t xml:space="preserve">MD generated by dual uplink of Band </w:t>
      </w:r>
      <w:r w:rsidRPr="00021C7B">
        <w:rPr>
          <w:rFonts w:eastAsia="宋体" w:cs="Calibri"/>
          <w:szCs w:val="21"/>
        </w:rPr>
        <w:t>n</w:t>
      </w:r>
      <w:r>
        <w:rPr>
          <w:rFonts w:cs="Calibri" w:hint="eastAsia"/>
          <w:szCs w:val="21"/>
          <w:lang w:eastAsia="zh-TW"/>
        </w:rPr>
        <w:t>7</w:t>
      </w:r>
      <w:r w:rsidRPr="00021C7B">
        <w:rPr>
          <w:rFonts w:cs="Calibri"/>
          <w:szCs w:val="21"/>
          <w:lang w:eastAsia="ko-KR"/>
        </w:rPr>
        <w:t xml:space="preserve"> + Band n</w:t>
      </w:r>
      <w:r>
        <w:rPr>
          <w:rFonts w:cs="Calibri" w:hint="eastAsia"/>
          <w:szCs w:val="21"/>
          <w:lang w:eastAsia="zh-TW"/>
        </w:rPr>
        <w:t>8</w:t>
      </w:r>
      <w:r w:rsidRPr="00021C7B">
        <w:rPr>
          <w:rFonts w:cs="Calibri"/>
          <w:szCs w:val="21"/>
          <w:lang w:eastAsia="ko-KR"/>
        </w:rPr>
        <w:t xml:space="preserve"> </w:t>
      </w:r>
      <w:r>
        <w:rPr>
          <w:rFonts w:cs="Calibri" w:hint="eastAsia"/>
          <w:szCs w:val="21"/>
          <w:lang w:eastAsia="zh-TW"/>
        </w:rPr>
        <w:t xml:space="preserve">will </w:t>
      </w:r>
      <w:r w:rsidRPr="00021C7B">
        <w:rPr>
          <w:rFonts w:cs="Calibri"/>
          <w:szCs w:val="21"/>
          <w:lang w:eastAsia="ko-KR"/>
        </w:rPr>
        <w:t xml:space="preserve">fall into own Rx of </w:t>
      </w:r>
      <w:r w:rsidRPr="00021C7B">
        <w:rPr>
          <w:rFonts w:eastAsia="宋体" w:cs="Calibri"/>
          <w:szCs w:val="21"/>
        </w:rPr>
        <w:t>B</w:t>
      </w:r>
      <w:r w:rsidRPr="00021C7B">
        <w:rPr>
          <w:rFonts w:cs="Calibri"/>
          <w:szCs w:val="21"/>
          <w:lang w:eastAsia="ko-KR"/>
        </w:rPr>
        <w:t xml:space="preserve">and </w:t>
      </w:r>
      <w:r w:rsidRPr="00021C7B">
        <w:rPr>
          <w:rFonts w:eastAsia="宋体" w:cs="Calibri"/>
          <w:szCs w:val="21"/>
        </w:rPr>
        <w:t>n</w:t>
      </w:r>
      <w:r w:rsidRPr="00D030C2">
        <w:rPr>
          <w:rFonts w:cs="Calibri" w:hint="eastAsia"/>
          <w:szCs w:val="21"/>
          <w:lang w:eastAsia="zh-TW"/>
        </w:rPr>
        <w:t>3</w:t>
      </w:r>
      <w:r w:rsidRPr="00021C7B">
        <w:rPr>
          <w:rFonts w:eastAsia="宋体" w:cs="Calibri"/>
          <w:szCs w:val="21"/>
        </w:rPr>
        <w:t>.</w:t>
      </w:r>
    </w:p>
    <w:p w14:paraId="4DBDD72C" w14:textId="4061EA5A" w:rsidR="00AF1766" w:rsidRPr="003474CF" w:rsidRDefault="00AF1766" w:rsidP="00AF1766">
      <w:pPr>
        <w:pStyle w:val="41"/>
      </w:pPr>
      <w:bookmarkStart w:id="524" w:name="_Toc120865674"/>
      <w:bookmarkStart w:id="525" w:name="_Toc136288467"/>
      <w:r>
        <w:t>5.49.2.2</w:t>
      </w:r>
      <w:r>
        <w:tab/>
      </w:r>
      <w:r w:rsidRPr="003474CF">
        <w:t>REFSENS requirements</w:t>
      </w:r>
      <w:bookmarkEnd w:id="524"/>
      <w:bookmarkEnd w:id="525"/>
    </w:p>
    <w:p w14:paraId="06F4979E" w14:textId="77777777" w:rsidR="00AF1766" w:rsidRDefault="00AF1766" w:rsidP="00AF1766">
      <w:pPr>
        <w:rPr>
          <w:noProof/>
          <w:snapToGrid w:val="0"/>
          <w:lang w:eastAsia="zh-TW"/>
        </w:rPr>
      </w:pPr>
      <w:r>
        <w:rPr>
          <w:rFonts w:hint="eastAsia"/>
          <w:noProof/>
          <w:snapToGrid w:val="0"/>
          <w:lang w:eastAsia="zh-TW"/>
        </w:rPr>
        <w:t>The t</w:t>
      </w:r>
      <w:r w:rsidRPr="00D030C2">
        <w:rPr>
          <w:noProof/>
          <w:snapToGrid w:val="0"/>
          <w:lang w:eastAsia="zh-TW"/>
        </w:rPr>
        <w:t xml:space="preserve">able </w:t>
      </w:r>
      <w:r>
        <w:rPr>
          <w:rFonts w:hint="eastAsia"/>
          <w:noProof/>
          <w:snapToGrid w:val="0"/>
          <w:lang w:eastAsia="zh-TW"/>
        </w:rPr>
        <w:t>below</w:t>
      </w:r>
      <w:r w:rsidRPr="00D030C2">
        <w:rPr>
          <w:noProof/>
          <w:snapToGrid w:val="0"/>
          <w:lang w:eastAsia="zh-TW"/>
        </w:rPr>
        <w:t xml:space="preserve"> lists the MSD required for the dual </w:t>
      </w:r>
      <w:r>
        <w:rPr>
          <w:rFonts w:hint="eastAsia"/>
          <w:noProof/>
          <w:snapToGrid w:val="0"/>
          <w:lang w:eastAsia="zh-TW"/>
        </w:rPr>
        <w:t>uplink CA</w:t>
      </w:r>
      <w:r w:rsidRPr="00D030C2">
        <w:rPr>
          <w:noProof/>
          <w:snapToGrid w:val="0"/>
          <w:lang w:eastAsia="zh-TW"/>
        </w:rPr>
        <w:t xml:space="preserve"> configuration for the cases that IMD interference fall</w:t>
      </w:r>
      <w:r>
        <w:rPr>
          <w:rFonts w:hint="eastAsia"/>
          <w:noProof/>
          <w:snapToGrid w:val="0"/>
          <w:lang w:eastAsia="zh-TW"/>
        </w:rPr>
        <w:t>s</w:t>
      </w:r>
      <w:r w:rsidRPr="00D030C2">
        <w:rPr>
          <w:noProof/>
          <w:snapToGrid w:val="0"/>
          <w:lang w:eastAsia="zh-TW"/>
        </w:rPr>
        <w:t xml:space="preserve"> into the own 3</w:t>
      </w:r>
      <w:r w:rsidRPr="00D030C2">
        <w:rPr>
          <w:noProof/>
          <w:snapToGrid w:val="0"/>
          <w:vertAlign w:val="superscript"/>
          <w:lang w:eastAsia="zh-TW"/>
        </w:rPr>
        <w:t>rd</w:t>
      </w:r>
      <w:r w:rsidRPr="00D030C2">
        <w:rPr>
          <w:noProof/>
          <w:snapToGrid w:val="0"/>
          <w:lang w:eastAsia="zh-TW"/>
        </w:rPr>
        <w:t xml:space="preserve"> Rx frequency band. </w:t>
      </w:r>
      <w:r>
        <w:rPr>
          <w:rFonts w:hint="eastAsia"/>
          <w:noProof/>
          <w:snapToGrid w:val="0"/>
          <w:lang w:eastAsia="zh-TW"/>
        </w:rPr>
        <w:t>The MSD values are derived from DC_3-7_n8 and DC_7-8_n3 in TS 38.101-3.</w:t>
      </w:r>
    </w:p>
    <w:p w14:paraId="706939B3" w14:textId="36489038" w:rsidR="00AF1766" w:rsidRPr="00AF1766" w:rsidRDefault="00AF1766" w:rsidP="00AF1766">
      <w:pPr>
        <w:pStyle w:val="TH"/>
        <w:rPr>
          <w:rFonts w:cs="Arial"/>
        </w:rPr>
      </w:pPr>
      <w:r w:rsidRPr="00AF1766">
        <w:rPr>
          <w:rFonts w:cs="Arial"/>
        </w:rPr>
        <w:t>Table 5.</w:t>
      </w:r>
      <w:r>
        <w:rPr>
          <w:rFonts w:cs="Arial"/>
        </w:rPr>
        <w:t>49</w:t>
      </w:r>
      <w:r w:rsidRPr="00AF1766">
        <w:rPr>
          <w:rFonts w:cs="Arial"/>
        </w:rPr>
        <w:t>.2.2-1: MSD for the CA configuration</w:t>
      </w:r>
    </w:p>
    <w:tbl>
      <w:tblPr>
        <w:tblW w:w="98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2"/>
        <w:gridCol w:w="992"/>
        <w:gridCol w:w="992"/>
        <w:gridCol w:w="1134"/>
        <w:gridCol w:w="851"/>
        <w:gridCol w:w="850"/>
        <w:gridCol w:w="851"/>
        <w:gridCol w:w="992"/>
        <w:gridCol w:w="1530"/>
      </w:tblGrid>
      <w:tr w:rsidR="00AF1766" w14:paraId="390030F7" w14:textId="77777777" w:rsidTr="006B4219">
        <w:trPr>
          <w:trHeight w:val="187"/>
          <w:jc w:val="center"/>
        </w:trPr>
        <w:tc>
          <w:tcPr>
            <w:tcW w:w="8334" w:type="dxa"/>
            <w:gridSpan w:val="8"/>
            <w:tcBorders>
              <w:top w:val="single" w:sz="4" w:space="0" w:color="auto"/>
              <w:left w:val="single" w:sz="4" w:space="0" w:color="auto"/>
              <w:bottom w:val="single" w:sz="4" w:space="0" w:color="auto"/>
              <w:right w:val="single" w:sz="4" w:space="0" w:color="auto"/>
            </w:tcBorders>
            <w:hideMark/>
          </w:tcPr>
          <w:p w14:paraId="0FD775CD" w14:textId="77777777" w:rsidR="00AF1766" w:rsidRDefault="00AF1766" w:rsidP="006B4219">
            <w:pPr>
              <w:pStyle w:val="TAH"/>
            </w:pPr>
            <w:r>
              <w:t>Band / Channel bandwidth / N</w:t>
            </w:r>
            <w:r>
              <w:rPr>
                <w:vertAlign w:val="subscript"/>
              </w:rPr>
              <w:t>RB</w:t>
            </w:r>
            <w:r>
              <w:t xml:space="preserve"> / Duplex mode</w:t>
            </w:r>
          </w:p>
        </w:tc>
        <w:tc>
          <w:tcPr>
            <w:tcW w:w="1530" w:type="dxa"/>
            <w:tcBorders>
              <w:top w:val="single" w:sz="4" w:space="0" w:color="auto"/>
              <w:left w:val="single" w:sz="4" w:space="0" w:color="auto"/>
              <w:bottom w:val="nil"/>
              <w:right w:val="single" w:sz="4" w:space="0" w:color="auto"/>
            </w:tcBorders>
            <w:hideMark/>
          </w:tcPr>
          <w:p w14:paraId="57CEF0FE" w14:textId="77777777" w:rsidR="00AF1766" w:rsidRDefault="00AF1766" w:rsidP="006B4219">
            <w:pPr>
              <w:pStyle w:val="TAH"/>
            </w:pPr>
            <w:r>
              <w:t>Source of IMD</w:t>
            </w:r>
          </w:p>
        </w:tc>
      </w:tr>
      <w:tr w:rsidR="00AF1766" w14:paraId="46DC92AE" w14:textId="77777777" w:rsidTr="006B4219">
        <w:trPr>
          <w:trHeight w:val="187"/>
          <w:jc w:val="center"/>
        </w:trPr>
        <w:tc>
          <w:tcPr>
            <w:tcW w:w="1672" w:type="dxa"/>
            <w:tcBorders>
              <w:top w:val="single" w:sz="4" w:space="0" w:color="auto"/>
              <w:left w:val="single" w:sz="4" w:space="0" w:color="auto"/>
              <w:bottom w:val="single" w:sz="4" w:space="0" w:color="auto"/>
              <w:right w:val="single" w:sz="4" w:space="0" w:color="auto"/>
            </w:tcBorders>
            <w:hideMark/>
          </w:tcPr>
          <w:p w14:paraId="576354C3" w14:textId="77777777" w:rsidR="00AF1766" w:rsidRDefault="00AF1766" w:rsidP="006B4219">
            <w:pPr>
              <w:pStyle w:val="TAH"/>
            </w:pPr>
            <w:r>
              <w:t xml:space="preserve">NR </w:t>
            </w:r>
            <w:r>
              <w:rPr>
                <w:lang w:eastAsia="zh-CN"/>
              </w:rPr>
              <w:t>CA band combination</w:t>
            </w:r>
          </w:p>
        </w:tc>
        <w:tc>
          <w:tcPr>
            <w:tcW w:w="992" w:type="dxa"/>
            <w:tcBorders>
              <w:top w:val="single" w:sz="4" w:space="0" w:color="auto"/>
              <w:left w:val="single" w:sz="4" w:space="0" w:color="auto"/>
              <w:bottom w:val="single" w:sz="4" w:space="0" w:color="auto"/>
              <w:right w:val="single" w:sz="4" w:space="0" w:color="auto"/>
            </w:tcBorders>
            <w:hideMark/>
          </w:tcPr>
          <w:p w14:paraId="18B79F4C" w14:textId="77777777" w:rsidR="00AF1766" w:rsidRDefault="00AF1766" w:rsidP="006B4219">
            <w:pPr>
              <w:pStyle w:val="TAH"/>
            </w:pPr>
            <w:r>
              <w:t>NR band</w:t>
            </w:r>
          </w:p>
        </w:tc>
        <w:tc>
          <w:tcPr>
            <w:tcW w:w="992" w:type="dxa"/>
            <w:tcBorders>
              <w:top w:val="single" w:sz="4" w:space="0" w:color="auto"/>
              <w:left w:val="single" w:sz="4" w:space="0" w:color="auto"/>
              <w:bottom w:val="single" w:sz="4" w:space="0" w:color="auto"/>
              <w:right w:val="single" w:sz="4" w:space="0" w:color="auto"/>
            </w:tcBorders>
            <w:hideMark/>
          </w:tcPr>
          <w:p w14:paraId="5766F402" w14:textId="77777777" w:rsidR="00AF1766" w:rsidRDefault="00AF1766" w:rsidP="006B4219">
            <w:pPr>
              <w:pStyle w:val="TAH"/>
            </w:pPr>
            <w:r>
              <w:t>UL F</w:t>
            </w:r>
            <w:r>
              <w:rPr>
                <w:vertAlign w:val="subscript"/>
              </w:rPr>
              <w:t>c</w:t>
            </w:r>
            <w:r>
              <w:t xml:space="preserve"> </w:t>
            </w:r>
            <w:r>
              <w:br/>
              <w:t>(MHz)</w:t>
            </w:r>
          </w:p>
        </w:tc>
        <w:tc>
          <w:tcPr>
            <w:tcW w:w="1134" w:type="dxa"/>
            <w:tcBorders>
              <w:top w:val="single" w:sz="4" w:space="0" w:color="auto"/>
              <w:left w:val="single" w:sz="4" w:space="0" w:color="auto"/>
              <w:bottom w:val="single" w:sz="4" w:space="0" w:color="auto"/>
              <w:right w:val="single" w:sz="4" w:space="0" w:color="auto"/>
            </w:tcBorders>
            <w:hideMark/>
          </w:tcPr>
          <w:p w14:paraId="23ABE2EB" w14:textId="77777777" w:rsidR="00AF1766" w:rsidRDefault="00AF1766" w:rsidP="006B4219">
            <w:pPr>
              <w:pStyle w:val="TAH"/>
            </w:pPr>
            <w:r>
              <w:t xml:space="preserve">UL/DL BW </w:t>
            </w:r>
            <w:r>
              <w:br/>
              <w:t>(MHz)</w:t>
            </w:r>
          </w:p>
        </w:tc>
        <w:tc>
          <w:tcPr>
            <w:tcW w:w="851" w:type="dxa"/>
            <w:tcBorders>
              <w:top w:val="single" w:sz="4" w:space="0" w:color="auto"/>
              <w:left w:val="single" w:sz="4" w:space="0" w:color="auto"/>
              <w:bottom w:val="single" w:sz="4" w:space="0" w:color="auto"/>
              <w:right w:val="single" w:sz="4" w:space="0" w:color="auto"/>
            </w:tcBorders>
            <w:hideMark/>
          </w:tcPr>
          <w:p w14:paraId="142D2452" w14:textId="77777777" w:rsidR="00AF1766" w:rsidRDefault="00AF1766" w:rsidP="006B4219">
            <w:pPr>
              <w:pStyle w:val="TAH"/>
            </w:pPr>
            <w:r>
              <w:t xml:space="preserve">UL </w:t>
            </w:r>
            <w:r>
              <w:br/>
              <w:t>C</w:t>
            </w:r>
            <w:r>
              <w:rPr>
                <w:vertAlign w:val="subscript"/>
              </w:rPr>
              <w:t>LRB</w:t>
            </w:r>
          </w:p>
        </w:tc>
        <w:tc>
          <w:tcPr>
            <w:tcW w:w="850" w:type="dxa"/>
            <w:tcBorders>
              <w:top w:val="single" w:sz="4" w:space="0" w:color="auto"/>
              <w:left w:val="single" w:sz="4" w:space="0" w:color="auto"/>
              <w:bottom w:val="single" w:sz="4" w:space="0" w:color="auto"/>
              <w:right w:val="single" w:sz="4" w:space="0" w:color="auto"/>
            </w:tcBorders>
            <w:hideMark/>
          </w:tcPr>
          <w:p w14:paraId="22D71430" w14:textId="77777777" w:rsidR="00AF1766" w:rsidRDefault="00AF1766" w:rsidP="006B4219">
            <w:pPr>
              <w:pStyle w:val="TAH"/>
            </w:pPr>
            <w:r>
              <w:t>DL F</w:t>
            </w:r>
            <w:r>
              <w:rPr>
                <w:vertAlign w:val="subscript"/>
              </w:rPr>
              <w:t>c</w:t>
            </w:r>
            <w:r>
              <w:t xml:space="preserve"> (MHz)</w:t>
            </w:r>
          </w:p>
        </w:tc>
        <w:tc>
          <w:tcPr>
            <w:tcW w:w="851" w:type="dxa"/>
            <w:tcBorders>
              <w:top w:val="single" w:sz="4" w:space="0" w:color="auto"/>
              <w:left w:val="single" w:sz="4" w:space="0" w:color="auto"/>
              <w:bottom w:val="single" w:sz="4" w:space="0" w:color="auto"/>
              <w:right w:val="single" w:sz="4" w:space="0" w:color="auto"/>
            </w:tcBorders>
            <w:hideMark/>
          </w:tcPr>
          <w:p w14:paraId="302E4A55" w14:textId="77777777" w:rsidR="00AF1766" w:rsidRDefault="00AF1766" w:rsidP="006B4219">
            <w:pPr>
              <w:pStyle w:val="TAH"/>
            </w:pPr>
            <w:r>
              <w:t xml:space="preserve">MSD </w:t>
            </w:r>
            <w:r>
              <w:br/>
              <w:t>(dB)</w:t>
            </w:r>
          </w:p>
        </w:tc>
        <w:tc>
          <w:tcPr>
            <w:tcW w:w="992" w:type="dxa"/>
            <w:tcBorders>
              <w:top w:val="single" w:sz="4" w:space="0" w:color="auto"/>
              <w:left w:val="single" w:sz="4" w:space="0" w:color="auto"/>
              <w:bottom w:val="single" w:sz="4" w:space="0" w:color="auto"/>
              <w:right w:val="single" w:sz="4" w:space="0" w:color="auto"/>
            </w:tcBorders>
            <w:hideMark/>
          </w:tcPr>
          <w:p w14:paraId="7AE670FF" w14:textId="77777777" w:rsidR="00AF1766" w:rsidRDefault="00AF1766" w:rsidP="006B4219">
            <w:pPr>
              <w:pStyle w:val="TAH"/>
            </w:pPr>
            <w:r>
              <w:t>Duplex mode</w:t>
            </w:r>
          </w:p>
        </w:tc>
        <w:tc>
          <w:tcPr>
            <w:tcW w:w="1530" w:type="dxa"/>
            <w:tcBorders>
              <w:top w:val="nil"/>
              <w:left w:val="single" w:sz="4" w:space="0" w:color="auto"/>
              <w:bottom w:val="single" w:sz="4" w:space="0" w:color="auto"/>
              <w:right w:val="single" w:sz="4" w:space="0" w:color="auto"/>
            </w:tcBorders>
          </w:tcPr>
          <w:p w14:paraId="7589E9D5" w14:textId="77777777" w:rsidR="00AF1766" w:rsidRDefault="00AF1766" w:rsidP="006B4219">
            <w:pPr>
              <w:pStyle w:val="TAH"/>
            </w:pPr>
          </w:p>
        </w:tc>
      </w:tr>
      <w:tr w:rsidR="00AF1766" w14:paraId="19E23001" w14:textId="77777777" w:rsidTr="006B4219">
        <w:trPr>
          <w:trHeight w:val="187"/>
          <w:jc w:val="center"/>
        </w:trPr>
        <w:tc>
          <w:tcPr>
            <w:tcW w:w="1672" w:type="dxa"/>
            <w:tcBorders>
              <w:top w:val="single" w:sz="4" w:space="0" w:color="auto"/>
              <w:left w:val="single" w:sz="4" w:space="0" w:color="auto"/>
              <w:bottom w:val="nil"/>
              <w:right w:val="single" w:sz="4" w:space="0" w:color="auto"/>
            </w:tcBorders>
            <w:vAlign w:val="center"/>
            <w:hideMark/>
          </w:tcPr>
          <w:p w14:paraId="16F3F242" w14:textId="77777777" w:rsidR="00AF1766" w:rsidRDefault="00AF1766" w:rsidP="006B4219">
            <w:pPr>
              <w:pStyle w:val="TAC"/>
              <w:rPr>
                <w:lang w:eastAsia="zh-TW"/>
              </w:rPr>
            </w:pPr>
            <w:r>
              <w:rPr>
                <w:color w:val="000000"/>
                <w:lang w:eastAsia="zh-CN"/>
              </w:rPr>
              <w:t>CA_n</w:t>
            </w:r>
            <w:r>
              <w:rPr>
                <w:rFonts w:hint="eastAsia"/>
                <w:color w:val="000000"/>
                <w:lang w:eastAsia="zh-TW"/>
              </w:rPr>
              <w:t>3</w:t>
            </w:r>
            <w:r>
              <w:rPr>
                <w:color w:val="000000"/>
                <w:lang w:eastAsia="zh-CN"/>
              </w:rPr>
              <w:t>-n</w:t>
            </w:r>
            <w:r>
              <w:rPr>
                <w:rFonts w:hint="eastAsia"/>
                <w:color w:val="000000"/>
                <w:lang w:eastAsia="zh-TW"/>
              </w:rPr>
              <w:t>7</w:t>
            </w:r>
            <w:r>
              <w:rPr>
                <w:color w:val="000000"/>
                <w:lang w:eastAsia="zh-CN"/>
              </w:rPr>
              <w:t>-n</w:t>
            </w:r>
            <w:r>
              <w:rPr>
                <w:rFonts w:hint="eastAsia"/>
                <w:color w:val="000000"/>
                <w:lang w:eastAsia="zh-TW"/>
              </w:rPr>
              <w:t>8</w:t>
            </w:r>
          </w:p>
        </w:tc>
        <w:tc>
          <w:tcPr>
            <w:tcW w:w="992" w:type="dxa"/>
            <w:tcBorders>
              <w:top w:val="single" w:sz="4" w:space="0" w:color="auto"/>
              <w:left w:val="single" w:sz="4" w:space="0" w:color="auto"/>
              <w:bottom w:val="single" w:sz="4" w:space="0" w:color="auto"/>
              <w:right w:val="single" w:sz="4" w:space="0" w:color="auto"/>
            </w:tcBorders>
            <w:vAlign w:val="center"/>
            <w:hideMark/>
          </w:tcPr>
          <w:p w14:paraId="27A187AC" w14:textId="77777777" w:rsidR="00AF1766" w:rsidRDefault="00AF1766" w:rsidP="006B4219">
            <w:pPr>
              <w:pStyle w:val="TAC"/>
              <w:rPr>
                <w:lang w:eastAsia="zh-TW"/>
              </w:rPr>
            </w:pPr>
            <w:r>
              <w:rPr>
                <w:color w:val="000000"/>
              </w:rPr>
              <w:t>n</w:t>
            </w:r>
            <w:r>
              <w:rPr>
                <w:rFonts w:hint="eastAsia"/>
                <w:color w:val="000000"/>
                <w:lang w:eastAsia="zh-TW"/>
              </w:rPr>
              <w:t>3</w:t>
            </w:r>
          </w:p>
        </w:tc>
        <w:tc>
          <w:tcPr>
            <w:tcW w:w="992" w:type="dxa"/>
            <w:tcBorders>
              <w:top w:val="single" w:sz="4" w:space="0" w:color="auto"/>
              <w:left w:val="single" w:sz="4" w:space="0" w:color="auto"/>
              <w:bottom w:val="single" w:sz="4" w:space="0" w:color="auto"/>
              <w:right w:val="single" w:sz="4" w:space="0" w:color="auto"/>
            </w:tcBorders>
            <w:hideMark/>
          </w:tcPr>
          <w:p w14:paraId="7ADEA613" w14:textId="77777777" w:rsidR="00AF1766" w:rsidRPr="00EF5447" w:rsidRDefault="00AF1766" w:rsidP="006B4219">
            <w:pPr>
              <w:pStyle w:val="TAC"/>
              <w:rPr>
                <w:rFonts w:eastAsia="Malgun Gothic" w:cs="Arial"/>
                <w:lang w:eastAsia="ko-KR"/>
              </w:rPr>
            </w:pPr>
            <w:r w:rsidRPr="00EF5447">
              <w:rPr>
                <w:rFonts w:cs="Arial"/>
              </w:rPr>
              <w:t>1735</w:t>
            </w:r>
          </w:p>
        </w:tc>
        <w:tc>
          <w:tcPr>
            <w:tcW w:w="1134" w:type="dxa"/>
            <w:tcBorders>
              <w:top w:val="single" w:sz="4" w:space="0" w:color="auto"/>
              <w:left w:val="single" w:sz="4" w:space="0" w:color="auto"/>
              <w:bottom w:val="single" w:sz="4" w:space="0" w:color="auto"/>
              <w:right w:val="single" w:sz="4" w:space="0" w:color="auto"/>
            </w:tcBorders>
            <w:hideMark/>
          </w:tcPr>
          <w:p w14:paraId="4A9629E0" w14:textId="77777777" w:rsidR="00AF1766" w:rsidRPr="00EF5447" w:rsidRDefault="00AF1766" w:rsidP="006B4219">
            <w:pPr>
              <w:pStyle w:val="TAC"/>
              <w:rPr>
                <w:rFonts w:eastAsia="Malgun Gothic" w:cs="Arial"/>
                <w:kern w:val="2"/>
                <w:szCs w:val="24"/>
                <w:lang w:eastAsia="ko-KR"/>
              </w:rPr>
            </w:pPr>
            <w:r w:rsidRPr="00EF5447">
              <w:rPr>
                <w:rFonts w:cs="Arial"/>
              </w:rPr>
              <w:t>5</w:t>
            </w:r>
          </w:p>
        </w:tc>
        <w:tc>
          <w:tcPr>
            <w:tcW w:w="851" w:type="dxa"/>
            <w:tcBorders>
              <w:top w:val="single" w:sz="4" w:space="0" w:color="auto"/>
              <w:left w:val="single" w:sz="4" w:space="0" w:color="auto"/>
              <w:bottom w:val="single" w:sz="4" w:space="0" w:color="auto"/>
              <w:right w:val="single" w:sz="4" w:space="0" w:color="auto"/>
            </w:tcBorders>
            <w:hideMark/>
          </w:tcPr>
          <w:p w14:paraId="7DD163B1" w14:textId="77777777" w:rsidR="00AF1766" w:rsidRPr="00EF5447" w:rsidRDefault="00AF1766" w:rsidP="006B4219">
            <w:pPr>
              <w:pStyle w:val="TAC"/>
              <w:rPr>
                <w:rFonts w:eastAsia="Malgun Gothic" w:cs="Arial"/>
                <w:kern w:val="2"/>
                <w:szCs w:val="24"/>
                <w:lang w:eastAsia="ko-KR"/>
              </w:rPr>
            </w:pPr>
            <w:r w:rsidRPr="00EF5447">
              <w:rPr>
                <w:rFonts w:cs="Arial"/>
              </w:rPr>
              <w:t>25</w:t>
            </w:r>
          </w:p>
        </w:tc>
        <w:tc>
          <w:tcPr>
            <w:tcW w:w="850" w:type="dxa"/>
            <w:tcBorders>
              <w:top w:val="single" w:sz="4" w:space="0" w:color="auto"/>
              <w:left w:val="single" w:sz="4" w:space="0" w:color="auto"/>
              <w:bottom w:val="single" w:sz="4" w:space="0" w:color="auto"/>
              <w:right w:val="single" w:sz="4" w:space="0" w:color="auto"/>
            </w:tcBorders>
            <w:hideMark/>
          </w:tcPr>
          <w:p w14:paraId="64EA7E07" w14:textId="77777777" w:rsidR="00AF1766" w:rsidRPr="00EF5447" w:rsidRDefault="00AF1766" w:rsidP="006B4219">
            <w:pPr>
              <w:pStyle w:val="TAC"/>
              <w:rPr>
                <w:rFonts w:eastAsia="Malgun Gothic" w:cs="Arial"/>
                <w:lang w:eastAsia="ko-KR"/>
              </w:rPr>
            </w:pPr>
            <w:r w:rsidRPr="00EF5447">
              <w:rPr>
                <w:rFonts w:cs="Arial"/>
              </w:rPr>
              <w:t>1830</w:t>
            </w:r>
          </w:p>
        </w:tc>
        <w:tc>
          <w:tcPr>
            <w:tcW w:w="851" w:type="dxa"/>
            <w:tcBorders>
              <w:top w:val="single" w:sz="4" w:space="0" w:color="auto"/>
              <w:left w:val="single" w:sz="4" w:space="0" w:color="auto"/>
              <w:bottom w:val="single" w:sz="4" w:space="0" w:color="auto"/>
              <w:right w:val="single" w:sz="4" w:space="0" w:color="auto"/>
            </w:tcBorders>
            <w:hideMark/>
          </w:tcPr>
          <w:p w14:paraId="12F1AEC8" w14:textId="77777777" w:rsidR="00AF1766" w:rsidRDefault="00AF1766" w:rsidP="006B4219">
            <w:pPr>
              <w:pStyle w:val="TAC"/>
              <w:rPr>
                <w:lang w:eastAsia="zh-CN"/>
              </w:rPr>
            </w:pPr>
            <w:r>
              <w:t>N/A</w:t>
            </w:r>
          </w:p>
        </w:tc>
        <w:tc>
          <w:tcPr>
            <w:tcW w:w="992" w:type="dxa"/>
            <w:tcBorders>
              <w:top w:val="single" w:sz="4" w:space="0" w:color="auto"/>
              <w:left w:val="single" w:sz="4" w:space="0" w:color="auto"/>
              <w:bottom w:val="single" w:sz="4" w:space="0" w:color="auto"/>
              <w:right w:val="single" w:sz="4" w:space="0" w:color="auto"/>
            </w:tcBorders>
            <w:vAlign w:val="center"/>
            <w:hideMark/>
          </w:tcPr>
          <w:p w14:paraId="5CCAF922" w14:textId="77777777" w:rsidR="00AF1766" w:rsidRDefault="00AF1766" w:rsidP="006B4219">
            <w:pPr>
              <w:pStyle w:val="TAC"/>
              <w:rPr>
                <w:lang w:eastAsia="zh-CN"/>
              </w:rPr>
            </w:pPr>
            <w:r>
              <w:rPr>
                <w:color w:val="000000"/>
                <w:lang w:eastAsia="zh-CN"/>
              </w:rPr>
              <w:t>FDD</w:t>
            </w:r>
          </w:p>
        </w:tc>
        <w:tc>
          <w:tcPr>
            <w:tcW w:w="1530" w:type="dxa"/>
            <w:tcBorders>
              <w:top w:val="single" w:sz="4" w:space="0" w:color="auto"/>
              <w:left w:val="single" w:sz="4" w:space="0" w:color="auto"/>
              <w:bottom w:val="single" w:sz="4" w:space="0" w:color="auto"/>
              <w:right w:val="single" w:sz="4" w:space="0" w:color="auto"/>
            </w:tcBorders>
            <w:hideMark/>
          </w:tcPr>
          <w:p w14:paraId="71C47C51" w14:textId="77777777" w:rsidR="00AF1766" w:rsidRDefault="00AF1766" w:rsidP="006B4219">
            <w:pPr>
              <w:pStyle w:val="TAC"/>
              <w:rPr>
                <w:lang w:eastAsia="zh-CN"/>
              </w:rPr>
            </w:pPr>
            <w:r>
              <w:t>N/A</w:t>
            </w:r>
          </w:p>
        </w:tc>
      </w:tr>
      <w:tr w:rsidR="00AF1766" w14:paraId="13B266F7" w14:textId="77777777" w:rsidTr="006B4219">
        <w:trPr>
          <w:trHeight w:val="187"/>
          <w:jc w:val="center"/>
        </w:trPr>
        <w:tc>
          <w:tcPr>
            <w:tcW w:w="1672" w:type="dxa"/>
            <w:tcBorders>
              <w:top w:val="nil"/>
              <w:left w:val="single" w:sz="4" w:space="0" w:color="auto"/>
              <w:bottom w:val="nil"/>
              <w:right w:val="single" w:sz="4" w:space="0" w:color="auto"/>
            </w:tcBorders>
            <w:vAlign w:val="center"/>
          </w:tcPr>
          <w:p w14:paraId="15586484" w14:textId="77777777" w:rsidR="00AF1766" w:rsidRDefault="00AF1766" w:rsidP="006B4219">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B14E0BC" w14:textId="77777777" w:rsidR="00AF1766" w:rsidRDefault="00AF1766" w:rsidP="006B4219">
            <w:pPr>
              <w:pStyle w:val="TAC"/>
              <w:rPr>
                <w:lang w:eastAsia="zh-TW"/>
              </w:rPr>
            </w:pPr>
            <w:r>
              <w:rPr>
                <w:color w:val="000000"/>
                <w:lang w:eastAsia="zh-CN"/>
              </w:rPr>
              <w:t>n</w:t>
            </w:r>
            <w:r>
              <w:rPr>
                <w:rFonts w:hint="eastAsia"/>
                <w:color w:val="000000"/>
                <w:lang w:eastAsia="zh-TW"/>
              </w:rPr>
              <w:t>7</w:t>
            </w:r>
          </w:p>
        </w:tc>
        <w:tc>
          <w:tcPr>
            <w:tcW w:w="992" w:type="dxa"/>
            <w:tcBorders>
              <w:top w:val="single" w:sz="4" w:space="0" w:color="auto"/>
              <w:left w:val="single" w:sz="4" w:space="0" w:color="auto"/>
              <w:bottom w:val="single" w:sz="4" w:space="0" w:color="auto"/>
              <w:right w:val="single" w:sz="4" w:space="0" w:color="auto"/>
            </w:tcBorders>
            <w:hideMark/>
          </w:tcPr>
          <w:p w14:paraId="6AFE82C2" w14:textId="77777777" w:rsidR="00AF1766" w:rsidRPr="00EF5447" w:rsidRDefault="00AF1766" w:rsidP="006B4219">
            <w:pPr>
              <w:pStyle w:val="TAC"/>
              <w:rPr>
                <w:rFonts w:eastAsia="Malgun Gothic" w:cs="Arial"/>
                <w:lang w:eastAsia="ko-KR"/>
              </w:rPr>
            </w:pPr>
            <w:r w:rsidRPr="00EF5447">
              <w:rPr>
                <w:rFonts w:cs="Arial"/>
              </w:rPr>
              <w:t>2530</w:t>
            </w:r>
          </w:p>
        </w:tc>
        <w:tc>
          <w:tcPr>
            <w:tcW w:w="1134" w:type="dxa"/>
            <w:tcBorders>
              <w:top w:val="single" w:sz="4" w:space="0" w:color="auto"/>
              <w:left w:val="single" w:sz="4" w:space="0" w:color="auto"/>
              <w:bottom w:val="single" w:sz="4" w:space="0" w:color="auto"/>
              <w:right w:val="single" w:sz="4" w:space="0" w:color="auto"/>
            </w:tcBorders>
            <w:hideMark/>
          </w:tcPr>
          <w:p w14:paraId="40EB2D0F" w14:textId="77777777" w:rsidR="00AF1766" w:rsidRPr="00EF5447" w:rsidRDefault="00AF1766" w:rsidP="006B4219">
            <w:pPr>
              <w:pStyle w:val="TAC"/>
              <w:rPr>
                <w:rFonts w:eastAsia="Malgun Gothic" w:cs="Arial"/>
                <w:kern w:val="2"/>
                <w:szCs w:val="24"/>
                <w:lang w:eastAsia="ko-KR"/>
              </w:rPr>
            </w:pPr>
            <w:r w:rsidRPr="00EF5447">
              <w:rPr>
                <w:rFonts w:cs="Arial"/>
              </w:rPr>
              <w:t>10</w:t>
            </w:r>
          </w:p>
        </w:tc>
        <w:tc>
          <w:tcPr>
            <w:tcW w:w="851" w:type="dxa"/>
            <w:tcBorders>
              <w:top w:val="single" w:sz="4" w:space="0" w:color="auto"/>
              <w:left w:val="single" w:sz="4" w:space="0" w:color="auto"/>
              <w:bottom w:val="single" w:sz="4" w:space="0" w:color="auto"/>
              <w:right w:val="single" w:sz="4" w:space="0" w:color="auto"/>
            </w:tcBorders>
            <w:hideMark/>
          </w:tcPr>
          <w:p w14:paraId="192C7789" w14:textId="77777777" w:rsidR="00AF1766" w:rsidRPr="00EF5447" w:rsidRDefault="00AF1766" w:rsidP="006B4219">
            <w:pPr>
              <w:pStyle w:val="TAC"/>
              <w:rPr>
                <w:rFonts w:eastAsia="Malgun Gothic" w:cs="Arial"/>
                <w:kern w:val="2"/>
                <w:szCs w:val="24"/>
                <w:lang w:eastAsia="ko-KR"/>
              </w:rPr>
            </w:pPr>
            <w:r w:rsidRPr="00EF5447">
              <w:rPr>
                <w:rFonts w:cs="Arial"/>
              </w:rPr>
              <w:t>50</w:t>
            </w:r>
          </w:p>
        </w:tc>
        <w:tc>
          <w:tcPr>
            <w:tcW w:w="850" w:type="dxa"/>
            <w:tcBorders>
              <w:top w:val="single" w:sz="4" w:space="0" w:color="auto"/>
              <w:left w:val="single" w:sz="4" w:space="0" w:color="auto"/>
              <w:bottom w:val="single" w:sz="4" w:space="0" w:color="auto"/>
              <w:right w:val="single" w:sz="4" w:space="0" w:color="auto"/>
            </w:tcBorders>
            <w:hideMark/>
          </w:tcPr>
          <w:p w14:paraId="59F28980" w14:textId="77777777" w:rsidR="00AF1766" w:rsidRPr="00EF5447" w:rsidRDefault="00AF1766" w:rsidP="006B4219">
            <w:pPr>
              <w:pStyle w:val="TAC"/>
              <w:rPr>
                <w:rFonts w:eastAsia="Malgun Gothic" w:cs="Arial"/>
                <w:lang w:eastAsia="ko-KR"/>
              </w:rPr>
            </w:pPr>
            <w:r w:rsidRPr="00EF5447">
              <w:rPr>
                <w:rFonts w:cs="Arial"/>
              </w:rPr>
              <w:t>2650</w:t>
            </w:r>
          </w:p>
        </w:tc>
        <w:tc>
          <w:tcPr>
            <w:tcW w:w="851" w:type="dxa"/>
            <w:tcBorders>
              <w:top w:val="single" w:sz="4" w:space="0" w:color="auto"/>
              <w:left w:val="single" w:sz="4" w:space="0" w:color="auto"/>
              <w:bottom w:val="single" w:sz="4" w:space="0" w:color="auto"/>
              <w:right w:val="single" w:sz="4" w:space="0" w:color="auto"/>
            </w:tcBorders>
            <w:hideMark/>
          </w:tcPr>
          <w:p w14:paraId="4891DF52" w14:textId="77777777" w:rsidR="00AF1766" w:rsidRDefault="00AF1766" w:rsidP="006B4219">
            <w:pPr>
              <w:pStyle w:val="TAC"/>
              <w:rPr>
                <w:lang w:eastAsia="zh-CN"/>
              </w:rPr>
            </w:pPr>
            <w:r>
              <w:t>N/A</w:t>
            </w:r>
          </w:p>
        </w:tc>
        <w:tc>
          <w:tcPr>
            <w:tcW w:w="992" w:type="dxa"/>
            <w:tcBorders>
              <w:top w:val="single" w:sz="4" w:space="0" w:color="auto"/>
              <w:left w:val="single" w:sz="4" w:space="0" w:color="auto"/>
              <w:bottom w:val="single" w:sz="4" w:space="0" w:color="auto"/>
              <w:right w:val="single" w:sz="4" w:space="0" w:color="auto"/>
            </w:tcBorders>
            <w:vAlign w:val="center"/>
            <w:hideMark/>
          </w:tcPr>
          <w:p w14:paraId="1F31353E" w14:textId="77777777" w:rsidR="00AF1766" w:rsidRDefault="00AF1766" w:rsidP="006B4219">
            <w:pPr>
              <w:pStyle w:val="TAC"/>
              <w:rPr>
                <w:lang w:eastAsia="zh-CN"/>
              </w:rPr>
            </w:pPr>
            <w:r>
              <w:rPr>
                <w:rFonts w:hint="eastAsia"/>
                <w:color w:val="000000"/>
                <w:lang w:eastAsia="zh-TW"/>
              </w:rPr>
              <w:t>F</w:t>
            </w:r>
            <w:r>
              <w:rPr>
                <w:color w:val="000000"/>
                <w:lang w:eastAsia="zh-CN"/>
              </w:rPr>
              <w:t>DD</w:t>
            </w:r>
          </w:p>
        </w:tc>
        <w:tc>
          <w:tcPr>
            <w:tcW w:w="1530" w:type="dxa"/>
            <w:tcBorders>
              <w:top w:val="single" w:sz="4" w:space="0" w:color="auto"/>
              <w:left w:val="single" w:sz="4" w:space="0" w:color="auto"/>
              <w:bottom w:val="single" w:sz="4" w:space="0" w:color="auto"/>
              <w:right w:val="single" w:sz="4" w:space="0" w:color="auto"/>
            </w:tcBorders>
            <w:hideMark/>
          </w:tcPr>
          <w:p w14:paraId="3DD446F1" w14:textId="77777777" w:rsidR="00AF1766" w:rsidRDefault="00AF1766" w:rsidP="006B4219">
            <w:pPr>
              <w:pStyle w:val="TAC"/>
              <w:rPr>
                <w:lang w:eastAsia="zh-CN"/>
              </w:rPr>
            </w:pPr>
            <w:r>
              <w:t>N/A</w:t>
            </w:r>
          </w:p>
        </w:tc>
      </w:tr>
      <w:tr w:rsidR="00AF1766" w14:paraId="2FCB0127" w14:textId="77777777" w:rsidTr="006B4219">
        <w:trPr>
          <w:trHeight w:val="187"/>
          <w:jc w:val="center"/>
        </w:trPr>
        <w:tc>
          <w:tcPr>
            <w:tcW w:w="1672" w:type="dxa"/>
            <w:tcBorders>
              <w:top w:val="nil"/>
              <w:left w:val="single" w:sz="4" w:space="0" w:color="auto"/>
              <w:bottom w:val="nil"/>
              <w:right w:val="single" w:sz="4" w:space="0" w:color="auto"/>
            </w:tcBorders>
            <w:vAlign w:val="center"/>
          </w:tcPr>
          <w:p w14:paraId="3E24DC49" w14:textId="77777777" w:rsidR="00AF1766" w:rsidRDefault="00AF1766" w:rsidP="006B4219">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2723AC18" w14:textId="77777777" w:rsidR="00AF1766" w:rsidRDefault="00AF1766" w:rsidP="006B4219">
            <w:pPr>
              <w:pStyle w:val="TAC"/>
              <w:rPr>
                <w:lang w:eastAsia="zh-TW"/>
              </w:rPr>
            </w:pPr>
            <w:r>
              <w:rPr>
                <w:color w:val="000000"/>
              </w:rPr>
              <w:t>n</w:t>
            </w:r>
            <w:r>
              <w:rPr>
                <w:rFonts w:hint="eastAsia"/>
                <w:color w:val="000000"/>
                <w:lang w:eastAsia="zh-TW"/>
              </w:rPr>
              <w:t>8</w:t>
            </w:r>
          </w:p>
        </w:tc>
        <w:tc>
          <w:tcPr>
            <w:tcW w:w="992" w:type="dxa"/>
            <w:tcBorders>
              <w:top w:val="single" w:sz="4" w:space="0" w:color="auto"/>
              <w:left w:val="single" w:sz="4" w:space="0" w:color="auto"/>
              <w:bottom w:val="single" w:sz="4" w:space="0" w:color="auto"/>
              <w:right w:val="single" w:sz="4" w:space="0" w:color="auto"/>
            </w:tcBorders>
            <w:hideMark/>
          </w:tcPr>
          <w:p w14:paraId="1E8DEAD0" w14:textId="77777777" w:rsidR="00AF1766" w:rsidRPr="00EF5447" w:rsidRDefault="00AF1766" w:rsidP="006B4219">
            <w:pPr>
              <w:pStyle w:val="TAC"/>
              <w:rPr>
                <w:rFonts w:eastAsia="Malgun Gothic" w:cs="Arial"/>
                <w:lang w:eastAsia="ko-KR"/>
              </w:rPr>
            </w:pPr>
            <w:r w:rsidRPr="00EF5447">
              <w:rPr>
                <w:rFonts w:cs="Arial"/>
              </w:rPr>
              <w:t>895</w:t>
            </w:r>
          </w:p>
        </w:tc>
        <w:tc>
          <w:tcPr>
            <w:tcW w:w="1134" w:type="dxa"/>
            <w:tcBorders>
              <w:top w:val="single" w:sz="4" w:space="0" w:color="auto"/>
              <w:left w:val="single" w:sz="4" w:space="0" w:color="auto"/>
              <w:bottom w:val="single" w:sz="4" w:space="0" w:color="auto"/>
              <w:right w:val="single" w:sz="4" w:space="0" w:color="auto"/>
            </w:tcBorders>
            <w:hideMark/>
          </w:tcPr>
          <w:p w14:paraId="4575FC16" w14:textId="77777777" w:rsidR="00AF1766" w:rsidRPr="00EF5447" w:rsidRDefault="00AF1766" w:rsidP="006B4219">
            <w:pPr>
              <w:pStyle w:val="TAC"/>
              <w:rPr>
                <w:rFonts w:eastAsia="Malgun Gothic" w:cs="Arial"/>
                <w:kern w:val="2"/>
                <w:szCs w:val="24"/>
                <w:lang w:eastAsia="ko-KR"/>
              </w:rPr>
            </w:pPr>
            <w:r w:rsidRPr="00EF5447">
              <w:rPr>
                <w:rFonts w:cs="Arial"/>
              </w:rPr>
              <w:t>5</w:t>
            </w:r>
          </w:p>
        </w:tc>
        <w:tc>
          <w:tcPr>
            <w:tcW w:w="851" w:type="dxa"/>
            <w:tcBorders>
              <w:top w:val="single" w:sz="4" w:space="0" w:color="auto"/>
              <w:left w:val="single" w:sz="4" w:space="0" w:color="auto"/>
              <w:bottom w:val="single" w:sz="4" w:space="0" w:color="auto"/>
              <w:right w:val="single" w:sz="4" w:space="0" w:color="auto"/>
            </w:tcBorders>
            <w:hideMark/>
          </w:tcPr>
          <w:p w14:paraId="5A54BF9E" w14:textId="77777777" w:rsidR="00AF1766" w:rsidRPr="00EF5447" w:rsidRDefault="00AF1766" w:rsidP="006B4219">
            <w:pPr>
              <w:pStyle w:val="TAC"/>
              <w:rPr>
                <w:rFonts w:eastAsia="Malgun Gothic" w:cs="Arial"/>
                <w:kern w:val="2"/>
                <w:szCs w:val="24"/>
                <w:lang w:eastAsia="ko-KR"/>
              </w:rPr>
            </w:pPr>
            <w:r w:rsidRPr="00EF5447">
              <w:rPr>
                <w:rFonts w:cs="Arial"/>
              </w:rPr>
              <w:t>25</w:t>
            </w:r>
          </w:p>
        </w:tc>
        <w:tc>
          <w:tcPr>
            <w:tcW w:w="850" w:type="dxa"/>
            <w:tcBorders>
              <w:top w:val="single" w:sz="4" w:space="0" w:color="auto"/>
              <w:left w:val="single" w:sz="4" w:space="0" w:color="auto"/>
              <w:bottom w:val="single" w:sz="4" w:space="0" w:color="auto"/>
              <w:right w:val="single" w:sz="4" w:space="0" w:color="auto"/>
            </w:tcBorders>
            <w:hideMark/>
          </w:tcPr>
          <w:p w14:paraId="0047F242" w14:textId="77777777" w:rsidR="00AF1766" w:rsidRPr="00EF5447" w:rsidRDefault="00AF1766" w:rsidP="006B4219">
            <w:pPr>
              <w:pStyle w:val="TAC"/>
              <w:rPr>
                <w:rFonts w:eastAsia="Malgun Gothic" w:cs="Arial"/>
                <w:lang w:eastAsia="ko-KR"/>
              </w:rPr>
            </w:pPr>
            <w:r w:rsidRPr="00EF5447">
              <w:rPr>
                <w:rFonts w:cs="Arial"/>
              </w:rPr>
              <w:t>940</w:t>
            </w:r>
          </w:p>
        </w:tc>
        <w:tc>
          <w:tcPr>
            <w:tcW w:w="851" w:type="dxa"/>
            <w:tcBorders>
              <w:top w:val="single" w:sz="4" w:space="0" w:color="auto"/>
              <w:left w:val="single" w:sz="4" w:space="0" w:color="auto"/>
              <w:bottom w:val="single" w:sz="4" w:space="0" w:color="auto"/>
              <w:right w:val="single" w:sz="4" w:space="0" w:color="auto"/>
            </w:tcBorders>
            <w:hideMark/>
          </w:tcPr>
          <w:p w14:paraId="632589FE" w14:textId="77777777" w:rsidR="00AF1766" w:rsidRDefault="00AF1766" w:rsidP="006B4219">
            <w:pPr>
              <w:pStyle w:val="TAC"/>
              <w:rPr>
                <w:lang w:eastAsia="zh-CN"/>
              </w:rPr>
            </w:pPr>
            <w:r>
              <w:rPr>
                <w:rFonts w:eastAsia="Malgun Gothic"/>
                <w:lang w:eastAsia="ko-KR"/>
              </w:rPr>
              <w:t>1</w:t>
            </w:r>
            <w:r w:rsidRPr="00D030C2">
              <w:rPr>
                <w:rFonts w:hint="eastAsia"/>
                <w:lang w:eastAsia="zh-TW"/>
              </w:rPr>
              <w:t>8</w:t>
            </w:r>
            <w:r>
              <w:rPr>
                <w:rFonts w:eastAsia="Malgun Gothic"/>
                <w:lang w:eastAsia="ko-KR"/>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322BC212" w14:textId="77777777" w:rsidR="00AF1766" w:rsidRDefault="00AF1766" w:rsidP="006B4219">
            <w:pPr>
              <w:pStyle w:val="TAC"/>
              <w:rPr>
                <w:lang w:eastAsia="zh-CN"/>
              </w:rPr>
            </w:pPr>
            <w:r>
              <w:rPr>
                <w:rFonts w:hint="eastAsia"/>
                <w:color w:val="000000"/>
                <w:lang w:eastAsia="zh-TW"/>
              </w:rPr>
              <w:t>F</w:t>
            </w:r>
            <w:r>
              <w:rPr>
                <w:color w:val="000000"/>
                <w:lang w:eastAsia="zh-CN"/>
              </w:rPr>
              <w:t>DD</w:t>
            </w:r>
          </w:p>
        </w:tc>
        <w:tc>
          <w:tcPr>
            <w:tcW w:w="1530" w:type="dxa"/>
            <w:tcBorders>
              <w:top w:val="single" w:sz="4" w:space="0" w:color="auto"/>
              <w:left w:val="single" w:sz="4" w:space="0" w:color="auto"/>
              <w:bottom w:val="single" w:sz="4" w:space="0" w:color="auto"/>
              <w:right w:val="single" w:sz="4" w:space="0" w:color="auto"/>
            </w:tcBorders>
            <w:hideMark/>
          </w:tcPr>
          <w:p w14:paraId="53C10ADF" w14:textId="77777777" w:rsidR="00AF1766" w:rsidRDefault="00AF1766" w:rsidP="006B4219">
            <w:pPr>
              <w:pStyle w:val="TAC"/>
              <w:rPr>
                <w:lang w:eastAsia="zh-CN"/>
              </w:rPr>
            </w:pPr>
            <w:r>
              <w:t>IMD</w:t>
            </w:r>
            <w:r>
              <w:rPr>
                <w:rFonts w:hint="eastAsia"/>
                <w:lang w:eastAsia="zh-TW"/>
              </w:rPr>
              <w:t>3</w:t>
            </w:r>
          </w:p>
        </w:tc>
      </w:tr>
      <w:tr w:rsidR="00AF1766" w14:paraId="36D3F168" w14:textId="77777777" w:rsidTr="006B4219">
        <w:trPr>
          <w:trHeight w:val="187"/>
          <w:jc w:val="center"/>
        </w:trPr>
        <w:tc>
          <w:tcPr>
            <w:tcW w:w="1672" w:type="dxa"/>
            <w:tcBorders>
              <w:top w:val="nil"/>
              <w:left w:val="single" w:sz="4" w:space="0" w:color="auto"/>
              <w:bottom w:val="nil"/>
              <w:right w:val="single" w:sz="4" w:space="0" w:color="auto"/>
            </w:tcBorders>
            <w:vAlign w:val="center"/>
          </w:tcPr>
          <w:p w14:paraId="19F7FD7A" w14:textId="77777777" w:rsidR="00AF1766" w:rsidRDefault="00AF1766" w:rsidP="006B4219">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9C3EFA9" w14:textId="77777777" w:rsidR="00AF1766" w:rsidRDefault="00AF1766" w:rsidP="006B4219">
            <w:pPr>
              <w:pStyle w:val="TAC"/>
              <w:rPr>
                <w:color w:val="000000"/>
                <w:lang w:eastAsia="zh-TW"/>
              </w:rPr>
            </w:pPr>
            <w:r>
              <w:rPr>
                <w:color w:val="000000"/>
              </w:rPr>
              <w:t>n</w:t>
            </w:r>
            <w:r>
              <w:rPr>
                <w:rFonts w:hint="eastAsia"/>
                <w:color w:val="000000"/>
                <w:lang w:eastAsia="zh-TW"/>
              </w:rPr>
              <w:t>3</w:t>
            </w:r>
          </w:p>
        </w:tc>
        <w:tc>
          <w:tcPr>
            <w:tcW w:w="992" w:type="dxa"/>
            <w:tcBorders>
              <w:top w:val="single" w:sz="4" w:space="0" w:color="auto"/>
              <w:left w:val="single" w:sz="4" w:space="0" w:color="auto"/>
              <w:bottom w:val="single" w:sz="4" w:space="0" w:color="auto"/>
              <w:right w:val="single" w:sz="4" w:space="0" w:color="auto"/>
            </w:tcBorders>
            <w:hideMark/>
          </w:tcPr>
          <w:p w14:paraId="4CCE0507" w14:textId="77777777" w:rsidR="00AF1766" w:rsidRPr="00EF5447" w:rsidRDefault="00AF1766" w:rsidP="006B4219">
            <w:pPr>
              <w:pStyle w:val="TAC"/>
              <w:rPr>
                <w:rFonts w:cs="Arial"/>
              </w:rPr>
            </w:pPr>
            <w:r w:rsidRPr="00EF5447">
              <w:rPr>
                <w:rFonts w:cs="Arial"/>
              </w:rPr>
              <w:t>1780</w:t>
            </w:r>
          </w:p>
        </w:tc>
        <w:tc>
          <w:tcPr>
            <w:tcW w:w="1134" w:type="dxa"/>
            <w:tcBorders>
              <w:top w:val="single" w:sz="4" w:space="0" w:color="auto"/>
              <w:left w:val="single" w:sz="4" w:space="0" w:color="auto"/>
              <w:bottom w:val="single" w:sz="4" w:space="0" w:color="auto"/>
              <w:right w:val="single" w:sz="4" w:space="0" w:color="auto"/>
            </w:tcBorders>
            <w:hideMark/>
          </w:tcPr>
          <w:p w14:paraId="16A3C732" w14:textId="77777777" w:rsidR="00AF1766" w:rsidRPr="00EF5447" w:rsidRDefault="00AF1766" w:rsidP="006B4219">
            <w:pPr>
              <w:pStyle w:val="TAC"/>
              <w:rPr>
                <w:rFonts w:cs="Arial"/>
              </w:rPr>
            </w:pPr>
            <w:r w:rsidRPr="00EF5447">
              <w:rPr>
                <w:rFonts w:cs="Arial"/>
              </w:rPr>
              <w:t>5</w:t>
            </w:r>
          </w:p>
        </w:tc>
        <w:tc>
          <w:tcPr>
            <w:tcW w:w="851" w:type="dxa"/>
            <w:tcBorders>
              <w:top w:val="single" w:sz="4" w:space="0" w:color="auto"/>
              <w:left w:val="single" w:sz="4" w:space="0" w:color="auto"/>
              <w:bottom w:val="single" w:sz="4" w:space="0" w:color="auto"/>
              <w:right w:val="single" w:sz="4" w:space="0" w:color="auto"/>
            </w:tcBorders>
            <w:hideMark/>
          </w:tcPr>
          <w:p w14:paraId="241D80FD" w14:textId="77777777" w:rsidR="00AF1766" w:rsidRPr="00EF5447" w:rsidRDefault="00AF1766" w:rsidP="006B4219">
            <w:pPr>
              <w:pStyle w:val="TAC"/>
              <w:rPr>
                <w:rFonts w:cs="Arial"/>
              </w:rPr>
            </w:pPr>
            <w:r w:rsidRPr="00EF5447">
              <w:rPr>
                <w:rFonts w:cs="Arial"/>
              </w:rPr>
              <w:t>25</w:t>
            </w:r>
          </w:p>
        </w:tc>
        <w:tc>
          <w:tcPr>
            <w:tcW w:w="850" w:type="dxa"/>
            <w:tcBorders>
              <w:top w:val="single" w:sz="4" w:space="0" w:color="auto"/>
              <w:left w:val="single" w:sz="4" w:space="0" w:color="auto"/>
              <w:bottom w:val="single" w:sz="4" w:space="0" w:color="auto"/>
              <w:right w:val="single" w:sz="4" w:space="0" w:color="auto"/>
            </w:tcBorders>
            <w:hideMark/>
          </w:tcPr>
          <w:p w14:paraId="1AEA29C0" w14:textId="77777777" w:rsidR="00AF1766" w:rsidRPr="00EF5447" w:rsidRDefault="00AF1766" w:rsidP="006B4219">
            <w:pPr>
              <w:pStyle w:val="TAC"/>
            </w:pPr>
            <w:r w:rsidRPr="00EF5447">
              <w:rPr>
                <w:rFonts w:cs="Arial"/>
              </w:rPr>
              <w:t>1875</w:t>
            </w:r>
          </w:p>
        </w:tc>
        <w:tc>
          <w:tcPr>
            <w:tcW w:w="851" w:type="dxa"/>
            <w:tcBorders>
              <w:top w:val="single" w:sz="4" w:space="0" w:color="auto"/>
              <w:left w:val="single" w:sz="4" w:space="0" w:color="auto"/>
              <w:bottom w:val="single" w:sz="4" w:space="0" w:color="auto"/>
              <w:right w:val="single" w:sz="4" w:space="0" w:color="auto"/>
            </w:tcBorders>
            <w:hideMark/>
          </w:tcPr>
          <w:p w14:paraId="24507B4D" w14:textId="77777777" w:rsidR="00AF1766" w:rsidRDefault="00AF1766" w:rsidP="006B4219">
            <w:pPr>
              <w:pStyle w:val="TAC"/>
              <w:rPr>
                <w:lang w:eastAsia="zh-CN"/>
              </w:rPr>
            </w:pPr>
            <w:r>
              <w:t>N/A</w:t>
            </w:r>
          </w:p>
        </w:tc>
        <w:tc>
          <w:tcPr>
            <w:tcW w:w="992" w:type="dxa"/>
            <w:tcBorders>
              <w:top w:val="single" w:sz="4" w:space="0" w:color="auto"/>
              <w:left w:val="single" w:sz="4" w:space="0" w:color="auto"/>
              <w:bottom w:val="single" w:sz="4" w:space="0" w:color="auto"/>
              <w:right w:val="single" w:sz="4" w:space="0" w:color="auto"/>
            </w:tcBorders>
            <w:vAlign w:val="center"/>
            <w:hideMark/>
          </w:tcPr>
          <w:p w14:paraId="3E96F690" w14:textId="77777777" w:rsidR="00AF1766" w:rsidRDefault="00AF1766" w:rsidP="006B4219">
            <w:pPr>
              <w:pStyle w:val="TAC"/>
              <w:rPr>
                <w:color w:val="000000"/>
                <w:lang w:eastAsia="zh-CN"/>
              </w:rPr>
            </w:pPr>
            <w:r>
              <w:rPr>
                <w:color w:val="000000"/>
                <w:lang w:eastAsia="zh-CN"/>
              </w:rPr>
              <w:t>FDD</w:t>
            </w:r>
          </w:p>
        </w:tc>
        <w:tc>
          <w:tcPr>
            <w:tcW w:w="1530" w:type="dxa"/>
            <w:tcBorders>
              <w:top w:val="single" w:sz="4" w:space="0" w:color="auto"/>
              <w:left w:val="single" w:sz="4" w:space="0" w:color="auto"/>
              <w:bottom w:val="single" w:sz="4" w:space="0" w:color="auto"/>
              <w:right w:val="single" w:sz="4" w:space="0" w:color="auto"/>
            </w:tcBorders>
            <w:hideMark/>
          </w:tcPr>
          <w:p w14:paraId="407DD7FE" w14:textId="77777777" w:rsidR="00AF1766" w:rsidRDefault="00AF1766" w:rsidP="006B4219">
            <w:pPr>
              <w:pStyle w:val="TAC"/>
            </w:pPr>
            <w:r>
              <w:t>N/A</w:t>
            </w:r>
          </w:p>
        </w:tc>
      </w:tr>
      <w:tr w:rsidR="00AF1766" w14:paraId="7428D0A5" w14:textId="77777777" w:rsidTr="006B4219">
        <w:trPr>
          <w:trHeight w:val="187"/>
          <w:jc w:val="center"/>
        </w:trPr>
        <w:tc>
          <w:tcPr>
            <w:tcW w:w="1672" w:type="dxa"/>
            <w:tcBorders>
              <w:top w:val="nil"/>
              <w:left w:val="single" w:sz="4" w:space="0" w:color="auto"/>
              <w:bottom w:val="nil"/>
              <w:right w:val="single" w:sz="4" w:space="0" w:color="auto"/>
            </w:tcBorders>
            <w:vAlign w:val="center"/>
          </w:tcPr>
          <w:p w14:paraId="7BE0FD37" w14:textId="77777777" w:rsidR="00AF1766" w:rsidRDefault="00AF1766" w:rsidP="006B4219">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015F3067" w14:textId="77777777" w:rsidR="00AF1766" w:rsidRDefault="00AF1766" w:rsidP="006B4219">
            <w:pPr>
              <w:pStyle w:val="TAC"/>
              <w:rPr>
                <w:color w:val="000000"/>
                <w:lang w:eastAsia="zh-TW"/>
              </w:rPr>
            </w:pPr>
            <w:r>
              <w:rPr>
                <w:color w:val="000000"/>
                <w:lang w:eastAsia="zh-CN"/>
              </w:rPr>
              <w:t>n7</w:t>
            </w:r>
          </w:p>
        </w:tc>
        <w:tc>
          <w:tcPr>
            <w:tcW w:w="992" w:type="dxa"/>
            <w:tcBorders>
              <w:top w:val="single" w:sz="4" w:space="0" w:color="auto"/>
              <w:left w:val="single" w:sz="4" w:space="0" w:color="auto"/>
              <w:bottom w:val="single" w:sz="4" w:space="0" w:color="auto"/>
              <w:right w:val="single" w:sz="4" w:space="0" w:color="auto"/>
            </w:tcBorders>
            <w:hideMark/>
          </w:tcPr>
          <w:p w14:paraId="3BD097FD" w14:textId="77777777" w:rsidR="00AF1766" w:rsidRPr="00EF5447" w:rsidRDefault="00AF1766" w:rsidP="006B4219">
            <w:pPr>
              <w:pStyle w:val="TAC"/>
              <w:rPr>
                <w:rFonts w:cs="Arial"/>
              </w:rPr>
            </w:pPr>
            <w:r w:rsidRPr="000924B2">
              <w:rPr>
                <w:rFonts w:cs="Arial"/>
              </w:rPr>
              <w:t>2550</w:t>
            </w:r>
          </w:p>
        </w:tc>
        <w:tc>
          <w:tcPr>
            <w:tcW w:w="1134" w:type="dxa"/>
            <w:tcBorders>
              <w:top w:val="single" w:sz="4" w:space="0" w:color="auto"/>
              <w:left w:val="single" w:sz="4" w:space="0" w:color="auto"/>
              <w:bottom w:val="single" w:sz="4" w:space="0" w:color="auto"/>
              <w:right w:val="single" w:sz="4" w:space="0" w:color="auto"/>
            </w:tcBorders>
            <w:hideMark/>
          </w:tcPr>
          <w:p w14:paraId="4C63A412" w14:textId="77777777" w:rsidR="00AF1766" w:rsidRPr="00EF5447" w:rsidRDefault="00AF1766" w:rsidP="006B4219">
            <w:pPr>
              <w:pStyle w:val="TAC"/>
              <w:rPr>
                <w:rFonts w:cs="Arial"/>
              </w:rPr>
            </w:pPr>
            <w:r w:rsidRPr="000924B2">
              <w:rPr>
                <w:rFonts w:cs="Arial"/>
              </w:rPr>
              <w:t>10</w:t>
            </w:r>
          </w:p>
        </w:tc>
        <w:tc>
          <w:tcPr>
            <w:tcW w:w="851" w:type="dxa"/>
            <w:tcBorders>
              <w:top w:val="single" w:sz="4" w:space="0" w:color="auto"/>
              <w:left w:val="single" w:sz="4" w:space="0" w:color="auto"/>
              <w:bottom w:val="single" w:sz="4" w:space="0" w:color="auto"/>
              <w:right w:val="single" w:sz="4" w:space="0" w:color="auto"/>
            </w:tcBorders>
            <w:hideMark/>
          </w:tcPr>
          <w:p w14:paraId="259A1FB5" w14:textId="77777777" w:rsidR="00AF1766" w:rsidRPr="00EF5447" w:rsidRDefault="00AF1766" w:rsidP="006B4219">
            <w:pPr>
              <w:pStyle w:val="TAC"/>
              <w:rPr>
                <w:rFonts w:cs="Arial"/>
              </w:rPr>
            </w:pPr>
            <w:r w:rsidRPr="000924B2">
              <w:rPr>
                <w:rFonts w:cs="Arial"/>
              </w:rPr>
              <w:t>50</w:t>
            </w:r>
          </w:p>
        </w:tc>
        <w:tc>
          <w:tcPr>
            <w:tcW w:w="850" w:type="dxa"/>
            <w:tcBorders>
              <w:top w:val="single" w:sz="4" w:space="0" w:color="auto"/>
              <w:left w:val="single" w:sz="4" w:space="0" w:color="auto"/>
              <w:bottom w:val="single" w:sz="4" w:space="0" w:color="auto"/>
              <w:right w:val="single" w:sz="4" w:space="0" w:color="auto"/>
            </w:tcBorders>
            <w:hideMark/>
          </w:tcPr>
          <w:p w14:paraId="24BF1C13" w14:textId="77777777" w:rsidR="00AF1766" w:rsidRPr="00EF5447" w:rsidRDefault="00AF1766" w:rsidP="006B4219">
            <w:pPr>
              <w:pStyle w:val="TAC"/>
              <w:rPr>
                <w:rFonts w:cs="Arial"/>
              </w:rPr>
            </w:pPr>
            <w:r w:rsidRPr="000924B2">
              <w:rPr>
                <w:rFonts w:cs="Arial"/>
              </w:rPr>
              <w:t>2670</w:t>
            </w:r>
          </w:p>
        </w:tc>
        <w:tc>
          <w:tcPr>
            <w:tcW w:w="851" w:type="dxa"/>
            <w:tcBorders>
              <w:top w:val="single" w:sz="4" w:space="0" w:color="auto"/>
              <w:left w:val="single" w:sz="4" w:space="0" w:color="auto"/>
              <w:bottom w:val="single" w:sz="4" w:space="0" w:color="auto"/>
              <w:right w:val="single" w:sz="4" w:space="0" w:color="auto"/>
            </w:tcBorders>
            <w:hideMark/>
          </w:tcPr>
          <w:p w14:paraId="52A4DD04" w14:textId="77777777" w:rsidR="00AF1766" w:rsidRPr="00EF5447" w:rsidRDefault="00AF1766" w:rsidP="006B4219">
            <w:pPr>
              <w:pStyle w:val="TAC"/>
              <w:rPr>
                <w:rFonts w:eastAsia="MS Mincho"/>
              </w:rPr>
            </w:pPr>
            <w:r w:rsidRPr="000924B2">
              <w:rPr>
                <w:rFonts w:eastAsia="MS Mincho"/>
              </w:rPr>
              <w:t>29.0</w:t>
            </w:r>
          </w:p>
        </w:tc>
        <w:tc>
          <w:tcPr>
            <w:tcW w:w="992" w:type="dxa"/>
            <w:tcBorders>
              <w:top w:val="single" w:sz="4" w:space="0" w:color="auto"/>
              <w:left w:val="single" w:sz="4" w:space="0" w:color="auto"/>
              <w:bottom w:val="single" w:sz="4" w:space="0" w:color="auto"/>
              <w:right w:val="single" w:sz="4" w:space="0" w:color="auto"/>
            </w:tcBorders>
            <w:vAlign w:val="center"/>
            <w:hideMark/>
          </w:tcPr>
          <w:p w14:paraId="19BFD3AC" w14:textId="77777777" w:rsidR="00AF1766" w:rsidRDefault="00AF1766" w:rsidP="006B4219">
            <w:pPr>
              <w:pStyle w:val="TAC"/>
              <w:rPr>
                <w:color w:val="000000"/>
                <w:lang w:eastAsia="zh-CN"/>
              </w:rPr>
            </w:pPr>
            <w:r>
              <w:rPr>
                <w:color w:val="000000"/>
                <w:lang w:eastAsia="zh-CN"/>
              </w:rPr>
              <w:t>FDD</w:t>
            </w:r>
          </w:p>
        </w:tc>
        <w:tc>
          <w:tcPr>
            <w:tcW w:w="1530" w:type="dxa"/>
            <w:tcBorders>
              <w:top w:val="single" w:sz="4" w:space="0" w:color="auto"/>
              <w:left w:val="single" w:sz="4" w:space="0" w:color="auto"/>
              <w:bottom w:val="single" w:sz="4" w:space="0" w:color="auto"/>
              <w:right w:val="single" w:sz="4" w:space="0" w:color="auto"/>
            </w:tcBorders>
            <w:hideMark/>
          </w:tcPr>
          <w:p w14:paraId="6F283291" w14:textId="77777777" w:rsidR="00AF1766" w:rsidRDefault="00AF1766" w:rsidP="006B4219">
            <w:pPr>
              <w:pStyle w:val="TAC"/>
            </w:pPr>
            <w:r w:rsidRPr="000924B2">
              <w:rPr>
                <w:rFonts w:eastAsia="MS Mincho"/>
              </w:rPr>
              <w:t>IMD2+IMD3</w:t>
            </w:r>
            <w:r w:rsidRPr="00D030C2">
              <w:rPr>
                <w:rFonts w:hint="eastAsia"/>
                <w:vertAlign w:val="superscript"/>
                <w:lang w:eastAsia="zh-TW"/>
              </w:rPr>
              <w:t>x</w:t>
            </w:r>
          </w:p>
        </w:tc>
      </w:tr>
      <w:tr w:rsidR="00AF1766" w14:paraId="561E28E0" w14:textId="77777777" w:rsidTr="006B4219">
        <w:trPr>
          <w:trHeight w:val="187"/>
          <w:jc w:val="center"/>
        </w:trPr>
        <w:tc>
          <w:tcPr>
            <w:tcW w:w="1672" w:type="dxa"/>
            <w:tcBorders>
              <w:top w:val="nil"/>
              <w:left w:val="single" w:sz="4" w:space="0" w:color="auto"/>
              <w:bottom w:val="single" w:sz="4" w:space="0" w:color="auto"/>
              <w:right w:val="single" w:sz="4" w:space="0" w:color="auto"/>
            </w:tcBorders>
            <w:vAlign w:val="center"/>
          </w:tcPr>
          <w:p w14:paraId="5CD94067" w14:textId="77777777" w:rsidR="00AF1766" w:rsidRDefault="00AF1766" w:rsidP="006B4219">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15889001" w14:textId="77777777" w:rsidR="00AF1766" w:rsidRDefault="00AF1766" w:rsidP="006B4219">
            <w:pPr>
              <w:pStyle w:val="TAC"/>
              <w:rPr>
                <w:color w:val="000000"/>
                <w:lang w:eastAsia="zh-TW"/>
              </w:rPr>
            </w:pPr>
            <w:r>
              <w:rPr>
                <w:color w:val="000000"/>
              </w:rPr>
              <w:t>n</w:t>
            </w:r>
            <w:r>
              <w:rPr>
                <w:rFonts w:hint="eastAsia"/>
                <w:color w:val="000000"/>
                <w:lang w:eastAsia="zh-TW"/>
              </w:rPr>
              <w:t>8</w:t>
            </w:r>
          </w:p>
        </w:tc>
        <w:tc>
          <w:tcPr>
            <w:tcW w:w="992" w:type="dxa"/>
            <w:tcBorders>
              <w:top w:val="single" w:sz="4" w:space="0" w:color="auto"/>
              <w:left w:val="single" w:sz="4" w:space="0" w:color="auto"/>
              <w:bottom w:val="single" w:sz="4" w:space="0" w:color="auto"/>
              <w:right w:val="single" w:sz="4" w:space="0" w:color="auto"/>
            </w:tcBorders>
            <w:hideMark/>
          </w:tcPr>
          <w:p w14:paraId="33092F03" w14:textId="77777777" w:rsidR="00AF1766" w:rsidRPr="00EF5447" w:rsidRDefault="00AF1766" w:rsidP="006B4219">
            <w:pPr>
              <w:pStyle w:val="TAC"/>
              <w:rPr>
                <w:rFonts w:cs="Arial"/>
              </w:rPr>
            </w:pPr>
            <w:r w:rsidRPr="000924B2">
              <w:rPr>
                <w:rFonts w:cs="Arial"/>
              </w:rPr>
              <w:t>890</w:t>
            </w:r>
          </w:p>
        </w:tc>
        <w:tc>
          <w:tcPr>
            <w:tcW w:w="1134" w:type="dxa"/>
            <w:tcBorders>
              <w:top w:val="single" w:sz="4" w:space="0" w:color="auto"/>
              <w:left w:val="single" w:sz="4" w:space="0" w:color="auto"/>
              <w:bottom w:val="single" w:sz="4" w:space="0" w:color="auto"/>
              <w:right w:val="single" w:sz="4" w:space="0" w:color="auto"/>
            </w:tcBorders>
            <w:hideMark/>
          </w:tcPr>
          <w:p w14:paraId="025D45DC" w14:textId="77777777" w:rsidR="00AF1766" w:rsidRPr="00EF5447" w:rsidRDefault="00AF1766" w:rsidP="006B4219">
            <w:pPr>
              <w:pStyle w:val="TAC"/>
              <w:rPr>
                <w:rFonts w:cs="Arial"/>
              </w:rPr>
            </w:pPr>
            <w:r w:rsidRPr="000924B2">
              <w:rPr>
                <w:rFonts w:cs="Arial"/>
              </w:rPr>
              <w:t>5</w:t>
            </w:r>
          </w:p>
        </w:tc>
        <w:tc>
          <w:tcPr>
            <w:tcW w:w="851" w:type="dxa"/>
            <w:tcBorders>
              <w:top w:val="single" w:sz="4" w:space="0" w:color="auto"/>
              <w:left w:val="single" w:sz="4" w:space="0" w:color="auto"/>
              <w:bottom w:val="single" w:sz="4" w:space="0" w:color="auto"/>
              <w:right w:val="single" w:sz="4" w:space="0" w:color="auto"/>
            </w:tcBorders>
            <w:hideMark/>
          </w:tcPr>
          <w:p w14:paraId="4F4DAC23" w14:textId="77777777" w:rsidR="00AF1766" w:rsidRPr="00EF5447" w:rsidRDefault="00AF1766" w:rsidP="006B4219">
            <w:pPr>
              <w:pStyle w:val="TAC"/>
              <w:rPr>
                <w:rFonts w:cs="Arial"/>
              </w:rPr>
            </w:pPr>
            <w:r w:rsidRPr="000924B2">
              <w:rPr>
                <w:rFonts w:cs="Arial"/>
              </w:rPr>
              <w:t>25</w:t>
            </w:r>
          </w:p>
        </w:tc>
        <w:tc>
          <w:tcPr>
            <w:tcW w:w="850" w:type="dxa"/>
            <w:tcBorders>
              <w:top w:val="single" w:sz="4" w:space="0" w:color="auto"/>
              <w:left w:val="single" w:sz="4" w:space="0" w:color="auto"/>
              <w:bottom w:val="single" w:sz="4" w:space="0" w:color="auto"/>
              <w:right w:val="single" w:sz="4" w:space="0" w:color="auto"/>
            </w:tcBorders>
            <w:hideMark/>
          </w:tcPr>
          <w:p w14:paraId="71D1A2CA" w14:textId="77777777" w:rsidR="00AF1766" w:rsidRPr="00EF5447" w:rsidRDefault="00AF1766" w:rsidP="006B4219">
            <w:pPr>
              <w:pStyle w:val="TAC"/>
              <w:rPr>
                <w:rFonts w:cs="Arial"/>
              </w:rPr>
            </w:pPr>
            <w:r w:rsidRPr="000924B2">
              <w:rPr>
                <w:rFonts w:cs="Arial"/>
              </w:rPr>
              <w:t>935</w:t>
            </w:r>
          </w:p>
        </w:tc>
        <w:tc>
          <w:tcPr>
            <w:tcW w:w="851" w:type="dxa"/>
            <w:tcBorders>
              <w:top w:val="single" w:sz="4" w:space="0" w:color="auto"/>
              <w:left w:val="single" w:sz="4" w:space="0" w:color="auto"/>
              <w:bottom w:val="single" w:sz="4" w:space="0" w:color="auto"/>
              <w:right w:val="single" w:sz="4" w:space="0" w:color="auto"/>
            </w:tcBorders>
            <w:hideMark/>
          </w:tcPr>
          <w:p w14:paraId="125F1BB1" w14:textId="77777777" w:rsidR="00AF1766" w:rsidRPr="00EF5447" w:rsidRDefault="00AF1766" w:rsidP="006B4219">
            <w:pPr>
              <w:pStyle w:val="TAC"/>
              <w:rPr>
                <w:rFonts w:eastAsia="MS Mincho"/>
              </w:rPr>
            </w:pPr>
            <w:r w:rsidRPr="000924B2">
              <w:rPr>
                <w:rFonts w:eastAsia="MS Mincho"/>
              </w:rPr>
              <w:t>N/A</w:t>
            </w:r>
          </w:p>
        </w:tc>
        <w:tc>
          <w:tcPr>
            <w:tcW w:w="992" w:type="dxa"/>
            <w:tcBorders>
              <w:top w:val="single" w:sz="4" w:space="0" w:color="auto"/>
              <w:left w:val="single" w:sz="4" w:space="0" w:color="auto"/>
              <w:bottom w:val="single" w:sz="4" w:space="0" w:color="auto"/>
              <w:right w:val="single" w:sz="4" w:space="0" w:color="auto"/>
            </w:tcBorders>
            <w:vAlign w:val="center"/>
            <w:hideMark/>
          </w:tcPr>
          <w:p w14:paraId="65B615F6" w14:textId="77777777" w:rsidR="00AF1766" w:rsidRDefault="00AF1766" w:rsidP="006B4219">
            <w:pPr>
              <w:pStyle w:val="TAC"/>
              <w:rPr>
                <w:color w:val="000000"/>
                <w:lang w:eastAsia="zh-CN"/>
              </w:rPr>
            </w:pPr>
            <w:r>
              <w:rPr>
                <w:color w:val="000000"/>
                <w:lang w:eastAsia="zh-CN"/>
              </w:rPr>
              <w:t>FDD</w:t>
            </w:r>
          </w:p>
        </w:tc>
        <w:tc>
          <w:tcPr>
            <w:tcW w:w="1530" w:type="dxa"/>
            <w:tcBorders>
              <w:top w:val="single" w:sz="4" w:space="0" w:color="auto"/>
              <w:left w:val="single" w:sz="4" w:space="0" w:color="auto"/>
              <w:bottom w:val="single" w:sz="4" w:space="0" w:color="auto"/>
              <w:right w:val="single" w:sz="4" w:space="0" w:color="auto"/>
            </w:tcBorders>
            <w:hideMark/>
          </w:tcPr>
          <w:p w14:paraId="15757535" w14:textId="77777777" w:rsidR="00AF1766" w:rsidRPr="00D030C2" w:rsidRDefault="00AF1766" w:rsidP="006B4219">
            <w:pPr>
              <w:pStyle w:val="TAC"/>
              <w:rPr>
                <w:lang w:eastAsia="zh-TW"/>
              </w:rPr>
            </w:pPr>
            <w:r>
              <w:t>N/A</w:t>
            </w:r>
          </w:p>
        </w:tc>
      </w:tr>
      <w:tr w:rsidR="00AF1766" w14:paraId="1A6D9B1C" w14:textId="77777777" w:rsidTr="006B4219">
        <w:trPr>
          <w:trHeight w:val="187"/>
          <w:jc w:val="center"/>
        </w:trPr>
        <w:tc>
          <w:tcPr>
            <w:tcW w:w="9864" w:type="dxa"/>
            <w:gridSpan w:val="9"/>
            <w:tcBorders>
              <w:top w:val="single" w:sz="4" w:space="0" w:color="auto"/>
              <w:left w:val="single" w:sz="4" w:space="0" w:color="auto"/>
              <w:bottom w:val="single" w:sz="4" w:space="0" w:color="auto"/>
              <w:right w:val="single" w:sz="4" w:space="0" w:color="auto"/>
            </w:tcBorders>
            <w:vAlign w:val="center"/>
            <w:hideMark/>
          </w:tcPr>
          <w:p w14:paraId="5E13032C" w14:textId="77777777" w:rsidR="00AF1766" w:rsidRDefault="00AF1766" w:rsidP="006B4219">
            <w:pPr>
              <w:pStyle w:val="TAN"/>
              <w:rPr>
                <w:lang w:eastAsia="zh-CN"/>
              </w:rPr>
            </w:pPr>
            <w:r>
              <w:t xml:space="preserve">NOTE </w:t>
            </w:r>
            <w:r>
              <w:rPr>
                <w:rFonts w:hint="eastAsia"/>
                <w:lang w:eastAsia="zh-TW"/>
              </w:rPr>
              <w:t>x</w:t>
            </w:r>
            <w:r>
              <w:t>:</w:t>
            </w:r>
            <w:r>
              <w:rPr>
                <w:rFonts w:hint="eastAsia"/>
                <w:lang w:eastAsia="zh-TW"/>
              </w:rPr>
              <w:t xml:space="preserve"> </w:t>
            </w:r>
            <w:r w:rsidRPr="00EF5447">
              <w:rPr>
                <w:lang w:eastAsia="zh-CN"/>
              </w:rPr>
              <w:t>This MSD requirement apply with both IMD2 and IM</w:t>
            </w:r>
            <w:r>
              <w:rPr>
                <w:lang w:eastAsia="zh-CN"/>
              </w:rPr>
              <w:t>D3 products should be generated</w:t>
            </w:r>
            <w:r>
              <w:t>.</w:t>
            </w:r>
          </w:p>
        </w:tc>
      </w:tr>
    </w:tbl>
    <w:p w14:paraId="79E438C4" w14:textId="77777777" w:rsidR="00AF1766" w:rsidRDefault="00AF1766" w:rsidP="00AF1766">
      <w:pPr>
        <w:keepNext/>
        <w:tabs>
          <w:tab w:val="left" w:pos="1080"/>
        </w:tabs>
        <w:rPr>
          <w:noProof/>
          <w:snapToGrid w:val="0"/>
          <w:color w:val="0D0D0D"/>
          <w:lang w:val="en-US" w:eastAsia="zh-TW"/>
        </w:rPr>
      </w:pPr>
    </w:p>
    <w:p w14:paraId="4362AEDD" w14:textId="77777777" w:rsidR="00AF1766" w:rsidRPr="003474CF" w:rsidRDefault="00AF1766" w:rsidP="003474CF">
      <w:pPr>
        <w:rPr>
          <w:noProof/>
          <w:snapToGrid w:val="0"/>
          <w:lang w:eastAsia="zh-TW"/>
        </w:rPr>
      </w:pPr>
      <w:r w:rsidRPr="003474CF">
        <w:rPr>
          <w:noProof/>
          <w:snapToGrid w:val="0"/>
          <w:lang w:eastAsia="zh-TW"/>
        </w:rPr>
        <w:t xml:space="preserve">Note that for the overlapped IMD2+IMD3 case in the above table, the third harmonic generated by n8 UL will also fall on top of the n7 downlink block, however based on the MSD analysis for LTE CA_3A-7A-8A 2UL/3DL in TR 36.714-00-02, it was found that the the impact of the third harmonic is negligible since it is more than 20dB below the MSD </w:t>
      </w:r>
      <w:r w:rsidRPr="003474CF">
        <w:rPr>
          <w:noProof/>
          <w:snapToGrid w:val="0"/>
          <w:lang w:eastAsia="zh-TW"/>
        </w:rPr>
        <w:lastRenderedPageBreak/>
        <w:t>due to IMD2 and IMD3. Therefore the statement that “it is agreed “H3” is not included in the MSD table” in TR 36.714-00-02 is also applied in this case.</w:t>
      </w:r>
    </w:p>
    <w:p w14:paraId="2B2CD05E" w14:textId="77777777" w:rsidR="000C7A57" w:rsidRPr="00473507" w:rsidRDefault="000C7A57" w:rsidP="00AC4AB0">
      <w:pPr>
        <w:rPr>
          <w:rFonts w:ascii="Arial" w:hAnsi="Arial" w:cs="Arial"/>
          <w:color w:val="0000FF"/>
          <w:sz w:val="32"/>
          <w:szCs w:val="32"/>
          <w:lang w:eastAsia="ja-JP"/>
        </w:rPr>
      </w:pPr>
    </w:p>
    <w:p w14:paraId="77526288" w14:textId="1AFC1971" w:rsidR="0008622F" w:rsidRPr="006A0293" w:rsidRDefault="0008622F" w:rsidP="006A0293">
      <w:pPr>
        <w:pStyle w:val="21"/>
      </w:pPr>
      <w:bookmarkStart w:id="526" w:name="_Toc136288468"/>
      <w:r>
        <w:t>5.</w:t>
      </w:r>
      <w:r>
        <w:rPr>
          <w:rFonts w:hint="eastAsia"/>
        </w:rPr>
        <w:t>50</w:t>
      </w:r>
      <w:r>
        <w:tab/>
      </w:r>
      <w:r w:rsidRPr="0008622F">
        <w:rPr>
          <w:rFonts w:hint="eastAsia"/>
        </w:rPr>
        <w:tab/>
      </w:r>
      <w:r w:rsidR="005A4037">
        <w:t>CA_</w:t>
      </w:r>
      <w:r w:rsidRPr="006A0293">
        <w:t>n8-n39-n41</w:t>
      </w:r>
      <w:bookmarkEnd w:id="526"/>
    </w:p>
    <w:p w14:paraId="2E9AEEB9" w14:textId="43BE2DA3" w:rsidR="0008622F" w:rsidRPr="006A0293" w:rsidRDefault="0008622F" w:rsidP="006A0293">
      <w:pPr>
        <w:pStyle w:val="31"/>
      </w:pPr>
      <w:bookmarkStart w:id="527" w:name="_Toc136288469"/>
      <w:r>
        <w:t>5.50.1</w:t>
      </w:r>
      <w:r>
        <w:tab/>
      </w:r>
      <w:r w:rsidRPr="006A0293">
        <w:t>Common for 1 band UL and 2 bands UL CA</w:t>
      </w:r>
      <w:bookmarkEnd w:id="527"/>
    </w:p>
    <w:p w14:paraId="08C4F7AB" w14:textId="2C06FB3D" w:rsidR="0008622F" w:rsidRDefault="0008622F" w:rsidP="006A0293">
      <w:pPr>
        <w:pStyle w:val="41"/>
      </w:pPr>
      <w:bookmarkStart w:id="528" w:name="_Toc136288470"/>
      <w:r>
        <w:t>5.50.1.1</w:t>
      </w:r>
      <w:r>
        <w:tab/>
      </w:r>
      <w:r w:rsidRPr="006A0293">
        <w:t>Operating bands for CA</w:t>
      </w:r>
      <w:bookmarkEnd w:id="528"/>
    </w:p>
    <w:p w14:paraId="075E010A" w14:textId="341DA3F3" w:rsidR="0008622F" w:rsidRDefault="0008622F" w:rsidP="0008622F">
      <w:pPr>
        <w:pStyle w:val="TH"/>
      </w:pPr>
      <w:r w:rsidRPr="0008622F">
        <w:t xml:space="preserve">Table </w:t>
      </w:r>
      <w:r w:rsidRPr="0008622F">
        <w:rPr>
          <w:rFonts w:hint="eastAsia"/>
        </w:rPr>
        <w:t>5.50</w:t>
      </w:r>
      <w:r w:rsidRPr="006A0293">
        <w:t>.1.1-1</w:t>
      </w:r>
      <w: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08622F" w14:paraId="43E582E5" w14:textId="77777777" w:rsidTr="003F2E5F">
        <w:trPr>
          <w:jc w:val="center"/>
        </w:trPr>
        <w:tc>
          <w:tcPr>
            <w:tcW w:w="2366" w:type="dxa"/>
            <w:tcBorders>
              <w:top w:val="single" w:sz="4" w:space="0" w:color="auto"/>
              <w:left w:val="single" w:sz="4" w:space="0" w:color="auto"/>
              <w:bottom w:val="single" w:sz="4" w:space="0" w:color="auto"/>
              <w:right w:val="single" w:sz="4" w:space="0" w:color="auto"/>
            </w:tcBorders>
          </w:tcPr>
          <w:p w14:paraId="3C5A8CAA" w14:textId="77777777" w:rsidR="0008622F" w:rsidRDefault="0008622F" w:rsidP="003F2E5F">
            <w:pPr>
              <w:pStyle w:val="TAH"/>
              <w:rPr>
                <w:rFonts w:eastAsia="等线"/>
              </w:rPr>
            </w:pPr>
            <w:r>
              <w:rPr>
                <w:rFonts w:eastAsia="等线"/>
                <w:lang w:val="en-US"/>
              </w:rPr>
              <w:t>NR CA Band</w:t>
            </w:r>
          </w:p>
        </w:tc>
        <w:tc>
          <w:tcPr>
            <w:tcW w:w="2552" w:type="dxa"/>
            <w:tcBorders>
              <w:top w:val="single" w:sz="4" w:space="0" w:color="auto"/>
              <w:left w:val="single" w:sz="4" w:space="0" w:color="auto"/>
              <w:bottom w:val="single" w:sz="4" w:space="0" w:color="auto"/>
              <w:right w:val="single" w:sz="4" w:space="0" w:color="auto"/>
            </w:tcBorders>
          </w:tcPr>
          <w:p w14:paraId="78D319CA" w14:textId="77777777" w:rsidR="0008622F" w:rsidRDefault="0008622F" w:rsidP="003F2E5F">
            <w:pPr>
              <w:pStyle w:val="TAH"/>
              <w:rPr>
                <w:rFonts w:eastAsia="等线"/>
                <w:lang w:val="en-US"/>
              </w:rPr>
            </w:pPr>
            <w:r>
              <w:rPr>
                <w:rFonts w:eastAsia="等线"/>
                <w:lang w:val="en-US"/>
              </w:rPr>
              <w:t>NR Band</w:t>
            </w:r>
          </w:p>
          <w:p w14:paraId="559157E3" w14:textId="77777777" w:rsidR="0008622F" w:rsidRDefault="0008622F" w:rsidP="003F2E5F">
            <w:pPr>
              <w:pStyle w:val="TAH"/>
              <w:rPr>
                <w:rFonts w:eastAsia="等线"/>
              </w:rPr>
            </w:pPr>
            <w:r>
              <w:rPr>
                <w:rFonts w:eastAsia="等线"/>
                <w:lang w:val="en-US"/>
              </w:rPr>
              <w:t>(Table 5.2-1)</w:t>
            </w:r>
          </w:p>
        </w:tc>
      </w:tr>
      <w:tr w:rsidR="0008622F" w14:paraId="39DFA414" w14:textId="77777777" w:rsidTr="003F2E5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6DB6674" w14:textId="77777777" w:rsidR="0008622F" w:rsidRDefault="0008622F" w:rsidP="003F2E5F">
            <w:pPr>
              <w:pStyle w:val="TAC"/>
              <w:rPr>
                <w:rFonts w:eastAsia="等线"/>
                <w:lang w:val="en-US" w:eastAsia="zh-CN"/>
              </w:rPr>
            </w:pPr>
            <w:r>
              <w:rPr>
                <w:rFonts w:eastAsia="宋体" w:hint="eastAsia"/>
                <w:bCs/>
                <w:sz w:val="20"/>
                <w:lang w:val="en-US" w:eastAsia="zh-CN"/>
              </w:rPr>
              <w:t>n</w:t>
            </w:r>
            <w:r>
              <w:rPr>
                <w:rFonts w:hint="eastAsia"/>
                <w:lang w:val="en-US" w:eastAsia="zh-CN"/>
              </w:rPr>
              <w:t>8A-n39A-n41A</w:t>
            </w:r>
          </w:p>
        </w:tc>
        <w:tc>
          <w:tcPr>
            <w:tcW w:w="2552" w:type="dxa"/>
            <w:tcBorders>
              <w:top w:val="single" w:sz="4" w:space="0" w:color="auto"/>
              <w:left w:val="single" w:sz="4" w:space="0" w:color="auto"/>
              <w:bottom w:val="single" w:sz="4" w:space="0" w:color="auto"/>
              <w:right w:val="single" w:sz="4" w:space="0" w:color="auto"/>
            </w:tcBorders>
            <w:vAlign w:val="center"/>
          </w:tcPr>
          <w:p w14:paraId="39F6531F" w14:textId="77777777" w:rsidR="0008622F" w:rsidRDefault="0008622F" w:rsidP="003F2E5F">
            <w:pPr>
              <w:pStyle w:val="TAC"/>
              <w:rPr>
                <w:rFonts w:eastAsia="等线"/>
                <w:lang w:val="en-US" w:eastAsia="zh-CN"/>
              </w:rPr>
            </w:pPr>
            <w:r>
              <w:rPr>
                <w:rFonts w:eastAsia="等线" w:hint="eastAsia"/>
                <w:lang w:val="en-US" w:eastAsia="zh-CN"/>
              </w:rPr>
              <w:t>n8</w:t>
            </w:r>
            <w:r>
              <w:rPr>
                <w:rFonts w:eastAsia="等线"/>
                <w:lang w:val="en-US" w:eastAsia="zh-CN"/>
              </w:rPr>
              <w:t>, n3</w:t>
            </w:r>
            <w:r>
              <w:rPr>
                <w:rFonts w:eastAsia="等线" w:hint="eastAsia"/>
                <w:lang w:val="en-US" w:eastAsia="zh-CN"/>
              </w:rPr>
              <w:t>9</w:t>
            </w:r>
            <w:r>
              <w:rPr>
                <w:rFonts w:eastAsia="等线"/>
                <w:lang w:val="en-US" w:eastAsia="zh-CN"/>
              </w:rPr>
              <w:t>, n</w:t>
            </w:r>
            <w:r>
              <w:rPr>
                <w:rFonts w:eastAsia="等线" w:hint="eastAsia"/>
                <w:lang w:val="en-US" w:eastAsia="zh-CN"/>
              </w:rPr>
              <w:t>41</w:t>
            </w:r>
          </w:p>
        </w:tc>
      </w:tr>
    </w:tbl>
    <w:p w14:paraId="53A6689C" w14:textId="77777777" w:rsidR="0008622F" w:rsidRDefault="0008622F" w:rsidP="0008622F">
      <w:pPr>
        <w:rPr>
          <w:lang w:eastAsia="zh-CN"/>
        </w:rPr>
      </w:pPr>
    </w:p>
    <w:p w14:paraId="3207FE3E" w14:textId="323B6725" w:rsidR="0008622F" w:rsidRDefault="0008622F" w:rsidP="006A0293">
      <w:pPr>
        <w:pStyle w:val="41"/>
      </w:pPr>
      <w:bookmarkStart w:id="529" w:name="_Toc136288471"/>
      <w:r>
        <w:t>5.50.1.2</w:t>
      </w:r>
      <w:r>
        <w:tab/>
      </w:r>
      <w:r w:rsidRPr="006A0293">
        <w:t>Channel bandwidths per operating band for CA</w:t>
      </w:r>
      <w:bookmarkEnd w:id="529"/>
    </w:p>
    <w:p w14:paraId="77B154A1" w14:textId="42D8229C" w:rsidR="0008622F" w:rsidRPr="006A0293" w:rsidRDefault="0008622F" w:rsidP="0008622F">
      <w:pPr>
        <w:pStyle w:val="TH"/>
      </w:pPr>
      <w:r w:rsidRPr="0008622F">
        <w:t xml:space="preserve">Table </w:t>
      </w:r>
      <w:r w:rsidRPr="0008622F">
        <w:rPr>
          <w:rFonts w:hint="eastAsia"/>
        </w:rPr>
        <w:t>5.50</w:t>
      </w:r>
      <w:r w:rsidRPr="006A0293">
        <w:t xml:space="preserve">.1.2-1: Supported bandwidths per CA band combination of </w:t>
      </w:r>
      <w:r>
        <w:t>band n8+n39+n41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08622F" w14:paraId="73614E88" w14:textId="77777777" w:rsidTr="003F2E5F">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6908A8F6" w14:textId="77777777" w:rsidR="0008622F" w:rsidRDefault="0008622F" w:rsidP="003F2E5F">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0C46C49B" w14:textId="77777777" w:rsidR="0008622F" w:rsidRDefault="0008622F" w:rsidP="003F2E5F">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11F11C9E" w14:textId="77777777" w:rsidR="0008622F" w:rsidRDefault="0008622F" w:rsidP="003F2E5F">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9E3969D" w14:textId="77777777" w:rsidR="0008622F" w:rsidRDefault="0008622F" w:rsidP="003F2E5F">
            <w:pPr>
              <w:pStyle w:val="TAH"/>
              <w:overflowPunct w:val="0"/>
              <w:autoSpaceDE w:val="0"/>
              <w:autoSpaceDN w:val="0"/>
              <w:adjustRightInd w:val="0"/>
              <w:rPr>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5B15EE3C" w14:textId="77777777" w:rsidR="0008622F" w:rsidRDefault="0008622F" w:rsidP="003F2E5F">
            <w:pPr>
              <w:pStyle w:val="TAH"/>
              <w:overflowPunct w:val="0"/>
              <w:autoSpaceDE w:val="0"/>
              <w:autoSpaceDN w:val="0"/>
              <w:adjustRightInd w:val="0"/>
              <w:rPr>
                <w:szCs w:val="18"/>
                <w:lang w:val="en-US" w:eastAsia="zh-CN"/>
              </w:rPr>
            </w:pPr>
            <w:r>
              <w:t>Bandwidth combination set</w:t>
            </w:r>
          </w:p>
        </w:tc>
      </w:tr>
      <w:tr w:rsidR="0008622F" w14:paraId="239A129E" w14:textId="77777777" w:rsidTr="003F2E5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0EB655" w14:textId="77777777" w:rsidR="0008622F" w:rsidRDefault="0008622F" w:rsidP="003F2E5F">
            <w:pPr>
              <w:pStyle w:val="TAC"/>
              <w:overflowPunct w:val="0"/>
              <w:autoSpaceDE w:val="0"/>
              <w:autoSpaceDN w:val="0"/>
              <w:adjustRightInd w:val="0"/>
              <w:rPr>
                <w:rFonts w:eastAsia="宋体"/>
                <w:szCs w:val="18"/>
                <w:lang w:val="en-US" w:eastAsia="zh-CN"/>
              </w:rPr>
            </w:pPr>
            <w:r>
              <w:rPr>
                <w:rFonts w:hint="eastAsia"/>
                <w:szCs w:val="18"/>
                <w:lang w:eastAsia="zh-CN"/>
              </w:rPr>
              <w:t>CA</w:t>
            </w:r>
            <w:r>
              <w:rPr>
                <w:szCs w:val="18"/>
              </w:rPr>
              <w:t>_</w:t>
            </w:r>
            <w:r>
              <w:rPr>
                <w:rFonts w:hint="eastAsia"/>
                <w:szCs w:val="18"/>
                <w:lang w:val="en-US" w:eastAsia="zh-CN"/>
              </w:rPr>
              <w:t>n8</w:t>
            </w:r>
            <w:r>
              <w:rPr>
                <w:szCs w:val="18"/>
                <w:lang w:val="sv-SE" w:eastAsia="ja-JP"/>
              </w:rPr>
              <w:t>A-</w:t>
            </w:r>
            <w:r>
              <w:rPr>
                <w:rFonts w:hint="eastAsia"/>
                <w:szCs w:val="18"/>
                <w:lang w:val="en-US" w:eastAsia="zh-CN"/>
              </w:rPr>
              <w:t>n39</w:t>
            </w:r>
            <w:r>
              <w:rPr>
                <w:szCs w:val="18"/>
                <w:lang w:val="sv-SE" w:eastAsia="ja-JP"/>
              </w:rPr>
              <w:t>A</w:t>
            </w:r>
            <w:r>
              <w:rPr>
                <w:rFonts w:eastAsia="宋体" w:hint="eastAsia"/>
                <w:szCs w:val="18"/>
                <w:lang w:val="en-US" w:eastAsia="zh-CN"/>
              </w:rPr>
              <w:t>-n41A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75CFB2" w14:textId="77777777" w:rsidR="0008622F" w:rsidRDefault="0008622F" w:rsidP="003F2E5F">
            <w:pPr>
              <w:pStyle w:val="TAC"/>
              <w:overflowPunct w:val="0"/>
              <w:autoSpaceDE w:val="0"/>
              <w:autoSpaceDN w:val="0"/>
              <w:adjustRightInd w:val="0"/>
              <w:rPr>
                <w:szCs w:val="18"/>
                <w:lang w:eastAsia="zh-CN"/>
              </w:rPr>
            </w:pPr>
            <w:r>
              <w:rPr>
                <w:rFonts w:hint="eastAsia"/>
                <w:szCs w:val="18"/>
                <w:lang w:eastAsia="zh-CN"/>
              </w:rPr>
              <w:t>CA_n8A-n39A</w:t>
            </w:r>
          </w:p>
          <w:p w14:paraId="64AD9A08" w14:textId="77777777" w:rsidR="0008622F" w:rsidRDefault="0008622F" w:rsidP="003F2E5F">
            <w:pPr>
              <w:pStyle w:val="TAC"/>
              <w:overflowPunct w:val="0"/>
              <w:autoSpaceDE w:val="0"/>
              <w:autoSpaceDN w:val="0"/>
              <w:adjustRightInd w:val="0"/>
              <w:rPr>
                <w:szCs w:val="18"/>
                <w:lang w:eastAsia="zh-CN"/>
              </w:rPr>
            </w:pPr>
            <w:r>
              <w:rPr>
                <w:rFonts w:hint="eastAsia"/>
                <w:szCs w:val="18"/>
                <w:lang w:eastAsia="zh-CN"/>
              </w:rPr>
              <w:t>CA_n8A-n4</w:t>
            </w:r>
            <w:r>
              <w:rPr>
                <w:rFonts w:hint="eastAsia"/>
                <w:szCs w:val="18"/>
                <w:lang w:val="en-US" w:eastAsia="zh-CN"/>
              </w:rPr>
              <w:t>1</w:t>
            </w:r>
            <w:r>
              <w:rPr>
                <w:rFonts w:hint="eastAsia"/>
                <w:szCs w:val="18"/>
                <w:lang w:eastAsia="zh-CN"/>
              </w:rPr>
              <w:t>A</w:t>
            </w:r>
          </w:p>
          <w:p w14:paraId="72FB11D9" w14:textId="77777777" w:rsidR="0008622F" w:rsidRDefault="0008622F" w:rsidP="003F2E5F">
            <w:pPr>
              <w:pStyle w:val="TAC"/>
              <w:overflowPunct w:val="0"/>
              <w:autoSpaceDE w:val="0"/>
              <w:autoSpaceDN w:val="0"/>
              <w:adjustRightInd w:val="0"/>
              <w:rPr>
                <w:rFonts w:eastAsia="宋体"/>
                <w:szCs w:val="18"/>
                <w:lang w:val="en-US" w:eastAsia="zh-CN"/>
              </w:rPr>
            </w:pPr>
            <w:r>
              <w:rPr>
                <w:rFonts w:hint="eastAsia"/>
                <w:szCs w:val="18"/>
                <w:lang w:eastAsia="zh-CN"/>
              </w:rPr>
              <w:t>CA_n39A-n4</w:t>
            </w:r>
            <w:r>
              <w:rPr>
                <w:rFonts w:hint="eastAsia"/>
                <w:szCs w:val="18"/>
                <w:lang w:val="en-US" w:eastAsia="zh-CN"/>
              </w:rPr>
              <w:t>1</w:t>
            </w:r>
            <w:r>
              <w:rPr>
                <w:rFonts w:hint="eastAsia"/>
                <w:szCs w:val="18"/>
                <w:lang w:eastAsia="zh-CN"/>
              </w:rPr>
              <w:t>A</w:t>
            </w:r>
          </w:p>
        </w:tc>
        <w:tc>
          <w:tcPr>
            <w:tcW w:w="730" w:type="dxa"/>
            <w:tcBorders>
              <w:left w:val="single" w:sz="4" w:space="0" w:color="auto"/>
              <w:right w:val="single" w:sz="4" w:space="0" w:color="auto"/>
            </w:tcBorders>
            <w:vAlign w:val="center"/>
          </w:tcPr>
          <w:p w14:paraId="24E8B615" w14:textId="77777777" w:rsidR="0008622F" w:rsidRDefault="0008622F" w:rsidP="003F2E5F">
            <w:pPr>
              <w:pStyle w:val="TAC"/>
              <w:rPr>
                <w:rFonts w:eastAsia="宋体"/>
                <w:szCs w:val="18"/>
                <w:lang w:val="en-US" w:eastAsia="zh-CN"/>
              </w:rPr>
            </w:pPr>
            <w:r>
              <w:rPr>
                <w:rFonts w:eastAsia="宋体"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E9E0E09" w14:textId="77777777" w:rsidR="0008622F" w:rsidRDefault="0008622F" w:rsidP="003F2E5F">
            <w:pPr>
              <w:pStyle w:val="TAC"/>
              <w:rPr>
                <w:rFonts w:eastAsia="宋体"/>
                <w:szCs w:val="18"/>
                <w:lang w:val="en-US" w:eastAsia="zh-CN"/>
              </w:rPr>
            </w:pPr>
            <w:r>
              <w:rPr>
                <w:lang w:val="en-US"/>
              </w:rPr>
              <w:t>5, 10, 15</w:t>
            </w:r>
            <w:r>
              <w:rPr>
                <w:rFonts w:eastAsia="宋体" w:hint="eastAsia"/>
                <w:lang w:val="en-US" w:eastAsia="zh-CN"/>
              </w:rPr>
              <w:t>, 20</w:t>
            </w:r>
          </w:p>
        </w:tc>
        <w:tc>
          <w:tcPr>
            <w:tcW w:w="1360" w:type="dxa"/>
            <w:tcBorders>
              <w:left w:val="single" w:sz="4" w:space="0" w:color="auto"/>
              <w:bottom w:val="nil"/>
              <w:right w:val="single" w:sz="4" w:space="0" w:color="auto"/>
            </w:tcBorders>
            <w:shd w:val="clear" w:color="auto" w:fill="auto"/>
            <w:vAlign w:val="center"/>
          </w:tcPr>
          <w:p w14:paraId="608D30E8" w14:textId="77777777" w:rsidR="0008622F" w:rsidRDefault="0008622F" w:rsidP="003F2E5F">
            <w:pPr>
              <w:pStyle w:val="TAC"/>
              <w:overflowPunct w:val="0"/>
              <w:autoSpaceDE w:val="0"/>
              <w:autoSpaceDN w:val="0"/>
              <w:adjustRightInd w:val="0"/>
              <w:rPr>
                <w:szCs w:val="18"/>
                <w:lang w:val="en-US" w:eastAsia="zh-CN"/>
              </w:rPr>
            </w:pPr>
            <w:r>
              <w:rPr>
                <w:rFonts w:hint="eastAsia"/>
                <w:szCs w:val="18"/>
                <w:lang w:val="en-US" w:eastAsia="zh-CN"/>
              </w:rPr>
              <w:t>0</w:t>
            </w:r>
          </w:p>
        </w:tc>
      </w:tr>
      <w:tr w:rsidR="0008622F" w14:paraId="37C21AEA" w14:textId="77777777" w:rsidTr="003F2E5F">
        <w:trPr>
          <w:trHeight w:val="187"/>
        </w:trPr>
        <w:tc>
          <w:tcPr>
            <w:tcW w:w="1983" w:type="dxa"/>
            <w:tcBorders>
              <w:top w:val="nil"/>
              <w:left w:val="single" w:sz="4" w:space="0" w:color="auto"/>
              <w:bottom w:val="nil"/>
              <w:right w:val="single" w:sz="4" w:space="0" w:color="auto"/>
            </w:tcBorders>
            <w:shd w:val="clear" w:color="auto" w:fill="auto"/>
            <w:vAlign w:val="center"/>
          </w:tcPr>
          <w:p w14:paraId="68C9052C" w14:textId="77777777" w:rsidR="0008622F" w:rsidRDefault="0008622F" w:rsidP="003F2E5F">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2D857A8" w14:textId="77777777" w:rsidR="0008622F" w:rsidRDefault="0008622F" w:rsidP="003F2E5F">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40A7865F" w14:textId="77777777" w:rsidR="0008622F" w:rsidRDefault="0008622F" w:rsidP="003F2E5F">
            <w:pPr>
              <w:pStyle w:val="TAC"/>
              <w:rPr>
                <w:szCs w:val="18"/>
                <w:lang w:val="en-US" w:eastAsia="zh-CN"/>
              </w:rPr>
            </w:pPr>
            <w:r>
              <w:rPr>
                <w:lang w:val="en-US"/>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75DAC925" w14:textId="77777777" w:rsidR="0008622F" w:rsidRDefault="0008622F" w:rsidP="003F2E5F">
            <w:pPr>
              <w:pStyle w:val="TAC"/>
              <w:rPr>
                <w:szCs w:val="18"/>
                <w:lang w:val="en-US" w:eastAsia="zh-CN"/>
              </w:rPr>
            </w:pPr>
            <w:r>
              <w:rPr>
                <w:lang w:val="en-US"/>
              </w:rPr>
              <w:t>5, 10, 15, 20, 25, 30, 40</w:t>
            </w:r>
          </w:p>
        </w:tc>
        <w:tc>
          <w:tcPr>
            <w:tcW w:w="1360" w:type="dxa"/>
            <w:tcBorders>
              <w:top w:val="nil"/>
              <w:left w:val="single" w:sz="4" w:space="0" w:color="auto"/>
              <w:bottom w:val="nil"/>
              <w:right w:val="single" w:sz="4" w:space="0" w:color="auto"/>
            </w:tcBorders>
            <w:shd w:val="clear" w:color="auto" w:fill="auto"/>
            <w:vAlign w:val="center"/>
          </w:tcPr>
          <w:p w14:paraId="65639117" w14:textId="77777777" w:rsidR="0008622F" w:rsidRDefault="0008622F" w:rsidP="003F2E5F">
            <w:pPr>
              <w:pStyle w:val="TAC"/>
              <w:overflowPunct w:val="0"/>
              <w:autoSpaceDE w:val="0"/>
              <w:autoSpaceDN w:val="0"/>
              <w:adjustRightInd w:val="0"/>
              <w:rPr>
                <w:szCs w:val="18"/>
                <w:lang w:val="en-US" w:eastAsia="zh-CN"/>
              </w:rPr>
            </w:pPr>
          </w:p>
        </w:tc>
      </w:tr>
      <w:tr w:rsidR="0008622F" w14:paraId="61B0D17E" w14:textId="77777777" w:rsidTr="003F2E5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8F4AA4" w14:textId="77777777" w:rsidR="0008622F" w:rsidRDefault="0008622F" w:rsidP="003F2E5F">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2F41EF" w14:textId="77777777" w:rsidR="0008622F" w:rsidRDefault="0008622F" w:rsidP="003F2E5F">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000124D3" w14:textId="77777777" w:rsidR="0008622F" w:rsidRDefault="0008622F" w:rsidP="003F2E5F">
            <w:pPr>
              <w:pStyle w:val="TAC"/>
              <w:rPr>
                <w:szCs w:val="18"/>
                <w:lang w:val="en-US" w:eastAsia="zh-CN"/>
              </w:rPr>
            </w:pPr>
            <w:r>
              <w:rPr>
                <w:lang w:val="en-US"/>
              </w:rPr>
              <w:t>n4</w:t>
            </w:r>
            <w:r>
              <w:rPr>
                <w:rFonts w:eastAsia="宋体" w:hint="eastAsia"/>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6EE7291" w14:textId="77777777" w:rsidR="0008622F" w:rsidRDefault="0008622F" w:rsidP="003F2E5F">
            <w:pPr>
              <w:spacing w:after="0"/>
              <w:jc w:val="center"/>
              <w:rPr>
                <w:rFonts w:ascii="Arial" w:eastAsia="宋体" w:hAnsi="Arial" w:cs="Arial"/>
                <w:sz w:val="18"/>
                <w:szCs w:val="18"/>
                <w:lang w:val="en-US" w:eastAsia="zh-CN" w:bidi="ar"/>
              </w:rPr>
            </w:pPr>
            <w:r>
              <w:rPr>
                <w:rFonts w:ascii="Arial" w:eastAsia="宋体" w:hAnsi="Arial" w:cs="Arial"/>
                <w:color w:val="000000"/>
                <w:sz w:val="18"/>
                <w:szCs w:val="18"/>
                <w:lang w:val="en-US" w:eastAsia="zh-CN" w:bidi="ar"/>
              </w:rPr>
              <w:t>10, 15, 20, 40, 50, 60, 80, 100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ADFC32" w14:textId="77777777" w:rsidR="0008622F" w:rsidRDefault="0008622F" w:rsidP="003F2E5F">
            <w:pPr>
              <w:pStyle w:val="TAC"/>
              <w:overflowPunct w:val="0"/>
              <w:autoSpaceDE w:val="0"/>
              <w:autoSpaceDN w:val="0"/>
              <w:adjustRightInd w:val="0"/>
              <w:rPr>
                <w:szCs w:val="18"/>
                <w:lang w:val="en-US" w:eastAsia="zh-CN"/>
              </w:rPr>
            </w:pPr>
          </w:p>
        </w:tc>
      </w:tr>
    </w:tbl>
    <w:p w14:paraId="5761CBFA" w14:textId="77777777" w:rsidR="0008622F" w:rsidRDefault="0008622F" w:rsidP="0008622F">
      <w:pPr>
        <w:pStyle w:val="EditorsNote"/>
        <w:overflowPunct w:val="0"/>
        <w:autoSpaceDE w:val="0"/>
        <w:autoSpaceDN w:val="0"/>
        <w:adjustRightInd w:val="0"/>
        <w:ind w:left="284" w:firstLine="0"/>
        <w:textAlignment w:val="baseline"/>
        <w:rPr>
          <w:rFonts w:eastAsia="Times New Roman"/>
          <w:color w:val="auto"/>
          <w:lang w:val="en-US" w:eastAsia="zh-CN"/>
        </w:rPr>
      </w:pPr>
      <w:r>
        <w:rPr>
          <w:rFonts w:eastAsia="Times New Roman"/>
          <w:color w:val="auto"/>
          <w:lang w:val="en-US" w:eastAsia="zh-CN"/>
        </w:rPr>
        <w:t xml:space="preserve"> </w:t>
      </w:r>
    </w:p>
    <w:p w14:paraId="5DDB23AA" w14:textId="43926D2D" w:rsidR="0008622F" w:rsidRDefault="0008622F" w:rsidP="006A0293">
      <w:pPr>
        <w:pStyle w:val="41"/>
      </w:pPr>
      <w:bookmarkStart w:id="530" w:name="_Toc136288472"/>
      <w:r>
        <w:t>5.50.1.3</w:t>
      </w:r>
      <w:r>
        <w:tab/>
      </w:r>
      <w:r w:rsidRPr="006A0293">
        <w:t>∆T</w:t>
      </w:r>
      <w:r w:rsidRPr="006A0293">
        <w:rPr>
          <w:vertAlign w:val="subscript"/>
        </w:rPr>
        <w:t>IB,c</w:t>
      </w:r>
      <w:r w:rsidRPr="006A0293">
        <w:t xml:space="preserve"> and ∆R</w:t>
      </w:r>
      <w:r w:rsidRPr="006A0293">
        <w:rPr>
          <w:vertAlign w:val="subscript"/>
        </w:rPr>
        <w:t>IB,c</w:t>
      </w:r>
      <w:r w:rsidRPr="006A0293">
        <w:t xml:space="preserve"> values</w:t>
      </w:r>
      <w:bookmarkEnd w:id="530"/>
    </w:p>
    <w:p w14:paraId="3AF41589" w14:textId="77777777" w:rsidR="0008622F" w:rsidRDefault="0008622F" w:rsidP="0008622F">
      <w:pPr>
        <w:rPr>
          <w:rFonts w:eastAsia="宋体"/>
          <w:kern w:val="2"/>
          <w:lang w:val="en-US" w:eastAsia="zh-CN"/>
        </w:rPr>
      </w:pPr>
      <w:r>
        <w:rPr>
          <w:rFonts w:eastAsia="宋体"/>
          <w:kern w:val="2"/>
          <w:lang w:val="en-US" w:eastAsia="zh-CN"/>
        </w:rPr>
        <w:t>For CA_</w:t>
      </w:r>
      <w:r>
        <w:rPr>
          <w:rFonts w:eastAsia="宋体" w:hint="eastAsia"/>
          <w:kern w:val="2"/>
          <w:lang w:val="en-US" w:eastAsia="zh-CN"/>
        </w:rPr>
        <w:t>n8</w:t>
      </w:r>
      <w:r>
        <w:rPr>
          <w:rFonts w:eastAsia="宋体"/>
          <w:kern w:val="2"/>
          <w:lang w:val="en-US" w:eastAsia="zh-CN"/>
        </w:rPr>
        <w:t>-n</w:t>
      </w:r>
      <w:r>
        <w:rPr>
          <w:rFonts w:eastAsia="宋体" w:hint="eastAsia"/>
          <w:kern w:val="2"/>
          <w:lang w:val="en-US" w:eastAsia="zh-CN"/>
        </w:rPr>
        <w:t>39</w:t>
      </w:r>
      <w:r>
        <w:rPr>
          <w:rFonts w:eastAsia="宋体"/>
          <w:kern w:val="2"/>
          <w:lang w:val="en-US" w:eastAsia="zh-CN"/>
        </w:rPr>
        <w:t>-n</w:t>
      </w:r>
      <w:r>
        <w:rPr>
          <w:rFonts w:eastAsia="宋体" w:hint="eastAsia"/>
          <w:kern w:val="2"/>
          <w:lang w:val="en-US" w:eastAsia="zh-CN"/>
        </w:rPr>
        <w:t>41</w:t>
      </w:r>
      <w:r>
        <w:rPr>
          <w:rFonts w:eastAsia="宋体"/>
          <w:kern w:val="2"/>
          <w:lang w:val="en-US" w:eastAsia="zh-CN"/>
        </w:rPr>
        <w:t xml:space="preserve">, the </w:t>
      </w:r>
      <w:r>
        <w:rPr>
          <w:rFonts w:eastAsia="宋体"/>
          <w:kern w:val="2"/>
          <w:lang w:val="en-US" w:eastAsia="zh-CN"/>
        </w:rPr>
        <w:sym w:font="Symbol" w:char="F044"/>
      </w:r>
      <w:r>
        <w:rPr>
          <w:rFonts w:eastAsia="宋体"/>
          <w:kern w:val="2"/>
          <w:lang w:val="en-US" w:eastAsia="zh-CN"/>
        </w:rPr>
        <w:t>T</w:t>
      </w:r>
      <w:r>
        <w:rPr>
          <w:rFonts w:eastAsia="宋体"/>
          <w:kern w:val="2"/>
          <w:vertAlign w:val="subscript"/>
          <w:lang w:val="en-US" w:eastAsia="zh-CN"/>
        </w:rPr>
        <w:t xml:space="preserve">IB,c </w:t>
      </w:r>
      <w:r>
        <w:rPr>
          <w:rFonts w:eastAsia="宋体"/>
          <w:kern w:val="2"/>
          <w:lang w:val="en-US" w:eastAsia="zh-CN"/>
        </w:rPr>
        <w:t xml:space="preserve">and </w:t>
      </w:r>
      <w:r>
        <w:rPr>
          <w:rFonts w:eastAsia="宋体"/>
          <w:kern w:val="2"/>
          <w:lang w:val="en-US" w:eastAsia="zh-CN"/>
        </w:rPr>
        <w:sym w:font="Symbol" w:char="F044"/>
      </w:r>
      <w:r>
        <w:rPr>
          <w:rFonts w:eastAsia="宋体"/>
          <w:kern w:val="2"/>
          <w:lang w:val="en-US" w:eastAsia="zh-CN"/>
        </w:rPr>
        <w:t>R</w:t>
      </w:r>
      <w:r>
        <w:rPr>
          <w:rFonts w:eastAsia="宋体"/>
          <w:kern w:val="2"/>
          <w:vertAlign w:val="subscript"/>
          <w:lang w:val="en-US" w:eastAsia="zh-CN"/>
        </w:rPr>
        <w:t>IB,c</w:t>
      </w:r>
      <w:r>
        <w:rPr>
          <w:rFonts w:eastAsia="宋体"/>
          <w:kern w:val="2"/>
          <w:lang w:val="en-US" w:eastAsia="zh-CN"/>
        </w:rPr>
        <w:t xml:space="preserve"> values </w:t>
      </w:r>
      <w:r>
        <w:rPr>
          <w:rFonts w:eastAsia="宋体" w:hint="eastAsia"/>
          <w:kern w:val="2"/>
          <w:lang w:val="en-US" w:eastAsia="zh-CN"/>
        </w:rPr>
        <w:t>have already been defined in the spec.</w:t>
      </w:r>
    </w:p>
    <w:p w14:paraId="40EB0E5F" w14:textId="52F3E9F9" w:rsidR="0008622F" w:rsidRPr="006A0293" w:rsidRDefault="0008622F" w:rsidP="006A0293">
      <w:pPr>
        <w:pStyle w:val="31"/>
      </w:pPr>
      <w:bookmarkStart w:id="531" w:name="_Toc136288473"/>
      <w:r>
        <w:t>5.50.2</w:t>
      </w:r>
      <w:r>
        <w:tab/>
      </w:r>
      <w:r w:rsidRPr="006A0293">
        <w:t>Specific for 2 bands UL CA</w:t>
      </w:r>
      <w:bookmarkEnd w:id="531"/>
    </w:p>
    <w:p w14:paraId="1493380B" w14:textId="7CCC08FB" w:rsidR="0008622F" w:rsidRPr="006A0293" w:rsidRDefault="0008622F" w:rsidP="006A0293">
      <w:pPr>
        <w:pStyle w:val="41"/>
      </w:pPr>
      <w:bookmarkStart w:id="532" w:name="_Toc136288474"/>
      <w:r>
        <w:t>5.50.2.1</w:t>
      </w:r>
      <w:r>
        <w:tab/>
      </w:r>
      <w:r w:rsidRPr="006A0293">
        <w:t>UE co-existence studies</w:t>
      </w:r>
      <w:bookmarkEnd w:id="532"/>
    </w:p>
    <w:p w14:paraId="6ED9B631" w14:textId="77777777" w:rsidR="0008622F" w:rsidRDefault="0008622F" w:rsidP="0008622F">
      <w:pPr>
        <w:pStyle w:val="EditorsNote"/>
        <w:keepLines w:val="0"/>
        <w:widowControl w:val="0"/>
        <w:overflowPunct w:val="0"/>
        <w:autoSpaceDE w:val="0"/>
        <w:autoSpaceDN w:val="0"/>
        <w:adjustRightInd w:val="0"/>
        <w:ind w:left="0" w:firstLine="0"/>
        <w:textAlignment w:val="baseline"/>
        <w:rPr>
          <w:color w:val="auto"/>
          <w:lang w:val="en-US" w:eastAsia="zh-CN"/>
        </w:rPr>
      </w:pPr>
      <w:r>
        <w:rPr>
          <w:color w:val="auto"/>
          <w:lang w:val="en-US" w:eastAsia="zh-CN"/>
        </w:rPr>
        <w:t xml:space="preserve">The co-existence for the fallback 2DL/2UL of </w:t>
      </w:r>
      <w:r>
        <w:rPr>
          <w:color w:val="auto"/>
          <w:szCs w:val="18"/>
          <w:lang w:eastAsia="zh-CN"/>
        </w:rPr>
        <w:t>CA</w:t>
      </w:r>
      <w:r>
        <w:rPr>
          <w:color w:val="auto"/>
          <w:szCs w:val="18"/>
        </w:rPr>
        <w:t>_</w:t>
      </w:r>
      <w:r>
        <w:rPr>
          <w:rFonts w:hint="eastAsia"/>
          <w:color w:val="auto"/>
          <w:szCs w:val="18"/>
          <w:lang w:val="en-US" w:eastAsia="zh-CN"/>
        </w:rPr>
        <w:t>n8</w:t>
      </w:r>
      <w:r>
        <w:rPr>
          <w:color w:val="auto"/>
          <w:szCs w:val="18"/>
          <w:lang w:val="sv-SE" w:eastAsia="ja-JP"/>
        </w:rPr>
        <w:t>A-</w:t>
      </w:r>
      <w:r>
        <w:rPr>
          <w:color w:val="auto"/>
          <w:szCs w:val="18"/>
          <w:lang w:val="en-US" w:eastAsia="zh-CN"/>
        </w:rPr>
        <w:t>n</w:t>
      </w:r>
      <w:r>
        <w:rPr>
          <w:rFonts w:hint="eastAsia"/>
          <w:color w:val="auto"/>
          <w:szCs w:val="18"/>
          <w:lang w:val="en-US" w:eastAsia="zh-CN"/>
        </w:rPr>
        <w:t>39</w:t>
      </w:r>
      <w:r>
        <w:rPr>
          <w:color w:val="auto"/>
          <w:szCs w:val="18"/>
          <w:lang w:val="sv-SE" w:eastAsia="ja-JP"/>
        </w:rPr>
        <w:t>A</w:t>
      </w:r>
      <w:r>
        <w:rPr>
          <w:color w:val="auto"/>
          <w:szCs w:val="18"/>
          <w:lang w:val="en-US" w:eastAsia="zh-CN"/>
        </w:rPr>
        <w:t xml:space="preserve">, </w:t>
      </w:r>
      <w:r>
        <w:rPr>
          <w:color w:val="auto"/>
          <w:szCs w:val="18"/>
          <w:lang w:eastAsia="zh-CN"/>
        </w:rPr>
        <w:t>CA</w:t>
      </w:r>
      <w:r>
        <w:rPr>
          <w:color w:val="auto"/>
          <w:szCs w:val="18"/>
        </w:rPr>
        <w:t>_</w:t>
      </w:r>
      <w:r>
        <w:rPr>
          <w:rFonts w:hint="eastAsia"/>
          <w:color w:val="auto"/>
          <w:szCs w:val="18"/>
          <w:lang w:val="en-US" w:eastAsia="zh-CN"/>
        </w:rPr>
        <w:t>n8</w:t>
      </w:r>
      <w:r>
        <w:rPr>
          <w:color w:val="auto"/>
          <w:szCs w:val="18"/>
          <w:lang w:val="sv-SE" w:eastAsia="ja-JP"/>
        </w:rPr>
        <w:t>A</w:t>
      </w:r>
      <w:r>
        <w:rPr>
          <w:rFonts w:eastAsia="宋体"/>
          <w:color w:val="auto"/>
          <w:szCs w:val="18"/>
          <w:lang w:val="en-US" w:eastAsia="zh-CN"/>
        </w:rPr>
        <w:t>-n</w:t>
      </w:r>
      <w:r>
        <w:rPr>
          <w:rFonts w:hint="eastAsia"/>
          <w:color w:val="auto"/>
          <w:szCs w:val="18"/>
          <w:lang w:val="en-US" w:eastAsia="zh-CN"/>
        </w:rPr>
        <w:t>41</w:t>
      </w:r>
      <w:r>
        <w:rPr>
          <w:rFonts w:eastAsia="宋体"/>
          <w:color w:val="auto"/>
          <w:szCs w:val="18"/>
          <w:lang w:val="en-US" w:eastAsia="zh-CN"/>
        </w:rPr>
        <w:t>A</w:t>
      </w:r>
      <w:r>
        <w:rPr>
          <w:color w:val="auto"/>
          <w:szCs w:val="18"/>
          <w:lang w:val="en-US" w:eastAsia="zh-CN"/>
        </w:rPr>
        <w:t xml:space="preserve"> and </w:t>
      </w:r>
      <w:r>
        <w:rPr>
          <w:color w:val="auto"/>
          <w:szCs w:val="18"/>
          <w:lang w:eastAsia="zh-CN"/>
        </w:rPr>
        <w:t>CA</w:t>
      </w:r>
      <w:r>
        <w:rPr>
          <w:color w:val="auto"/>
          <w:szCs w:val="18"/>
        </w:rPr>
        <w:t>_</w:t>
      </w:r>
      <w:r>
        <w:rPr>
          <w:color w:val="auto"/>
          <w:szCs w:val="18"/>
          <w:lang w:val="en-US" w:eastAsia="zh-CN"/>
        </w:rPr>
        <w:t>n</w:t>
      </w:r>
      <w:r>
        <w:rPr>
          <w:rFonts w:hint="eastAsia"/>
          <w:color w:val="auto"/>
          <w:szCs w:val="18"/>
          <w:lang w:val="en-US" w:eastAsia="zh-CN"/>
        </w:rPr>
        <w:t>39</w:t>
      </w:r>
      <w:r>
        <w:rPr>
          <w:color w:val="auto"/>
          <w:szCs w:val="18"/>
          <w:lang w:val="sv-SE" w:eastAsia="ja-JP"/>
        </w:rPr>
        <w:t>A</w:t>
      </w:r>
      <w:r>
        <w:rPr>
          <w:rFonts w:eastAsia="宋体"/>
          <w:color w:val="auto"/>
          <w:szCs w:val="18"/>
          <w:lang w:val="en-US" w:eastAsia="zh-CN"/>
        </w:rPr>
        <w:t>-n</w:t>
      </w:r>
      <w:r>
        <w:rPr>
          <w:rFonts w:hint="eastAsia"/>
          <w:color w:val="auto"/>
          <w:szCs w:val="18"/>
          <w:lang w:val="en-US" w:eastAsia="zh-CN"/>
        </w:rPr>
        <w:t>41</w:t>
      </w:r>
      <w:r>
        <w:rPr>
          <w:rFonts w:eastAsia="宋体"/>
          <w:color w:val="auto"/>
          <w:szCs w:val="18"/>
          <w:lang w:val="en-US" w:eastAsia="zh-CN"/>
        </w:rPr>
        <w:t>A</w:t>
      </w:r>
      <w:r>
        <w:rPr>
          <w:color w:val="auto"/>
          <w:szCs w:val="18"/>
          <w:lang w:val="en-US" w:eastAsia="zh-CN"/>
        </w:rPr>
        <w:t xml:space="preserve"> </w:t>
      </w:r>
      <w:r>
        <w:rPr>
          <w:color w:val="auto"/>
          <w:lang w:val="en-US" w:eastAsia="zh-CN"/>
        </w:rPr>
        <w:t>have already been analyzed. In terms of the co-existence studies of corresponding fallbacks, it can be observed:</w:t>
      </w:r>
    </w:p>
    <w:p w14:paraId="312F587C" w14:textId="1FC696EA" w:rsidR="0008622F" w:rsidRDefault="0008622F" w:rsidP="0008622F">
      <w:pPr>
        <w:pStyle w:val="EditorsNote"/>
        <w:keepLines w:val="0"/>
        <w:widowControl w:val="0"/>
        <w:overflowPunct w:val="0"/>
        <w:autoSpaceDE w:val="0"/>
        <w:autoSpaceDN w:val="0"/>
        <w:adjustRightInd w:val="0"/>
        <w:ind w:left="0" w:firstLine="284"/>
        <w:textAlignment w:val="baseline"/>
        <w:rPr>
          <w:color w:val="auto"/>
          <w:lang w:val="en-US" w:eastAsia="zh-CN"/>
        </w:rPr>
      </w:pPr>
      <w:r>
        <w:rPr>
          <w:rFonts w:hint="eastAsia"/>
          <w:color w:val="auto"/>
          <w:lang w:val="en-US" w:eastAsia="zh-CN"/>
        </w:rPr>
        <w:t xml:space="preserve">No IMDx issue </w:t>
      </w:r>
      <w:r>
        <w:rPr>
          <w:color w:val="auto"/>
          <w:lang w:val="en-US" w:eastAsia="zh-CN"/>
        </w:rPr>
        <w:t xml:space="preserve">caused by </w:t>
      </w:r>
      <w:r>
        <w:rPr>
          <w:rFonts w:hint="eastAsia"/>
          <w:color w:val="auto"/>
          <w:lang w:val="en-US" w:eastAsia="zh-CN"/>
        </w:rPr>
        <w:t>n8</w:t>
      </w:r>
      <w:r>
        <w:rPr>
          <w:color w:val="auto"/>
          <w:lang w:val="en-US" w:eastAsia="zh-CN"/>
        </w:rPr>
        <w:t>+n</w:t>
      </w:r>
      <w:r>
        <w:rPr>
          <w:rFonts w:hint="eastAsia"/>
          <w:color w:val="auto"/>
          <w:lang w:val="en-US" w:eastAsia="zh-CN"/>
        </w:rPr>
        <w:t>39</w:t>
      </w:r>
      <w:r>
        <w:rPr>
          <w:color w:val="auto"/>
          <w:lang w:val="en-US" w:eastAsia="zh-CN"/>
        </w:rPr>
        <w:t xml:space="preserve"> fall into its own band n</w:t>
      </w:r>
      <w:r>
        <w:rPr>
          <w:rFonts w:hint="eastAsia"/>
          <w:color w:val="auto"/>
          <w:lang w:val="en-US" w:eastAsia="zh-CN"/>
        </w:rPr>
        <w:t>41</w:t>
      </w:r>
      <w:r>
        <w:rPr>
          <w:color w:val="auto"/>
          <w:lang w:val="en-US" w:eastAsia="zh-CN"/>
        </w:rPr>
        <w:t>Rx</w:t>
      </w:r>
      <w:r>
        <w:rPr>
          <w:rFonts w:hint="eastAsia"/>
          <w:color w:val="auto"/>
          <w:lang w:val="en-US" w:eastAsia="zh-CN"/>
        </w:rPr>
        <w:t>;</w:t>
      </w:r>
    </w:p>
    <w:p w14:paraId="00624912" w14:textId="2098579E" w:rsidR="0008622F" w:rsidRDefault="0008622F" w:rsidP="0008622F">
      <w:pPr>
        <w:pStyle w:val="EditorsNote"/>
        <w:keepLines w:val="0"/>
        <w:widowControl w:val="0"/>
        <w:overflowPunct w:val="0"/>
        <w:autoSpaceDE w:val="0"/>
        <w:autoSpaceDN w:val="0"/>
        <w:adjustRightInd w:val="0"/>
        <w:ind w:left="0" w:firstLine="284"/>
        <w:textAlignment w:val="baseline"/>
        <w:rPr>
          <w:color w:val="auto"/>
          <w:lang w:val="en-US" w:eastAsia="zh-CN"/>
        </w:rPr>
      </w:pPr>
      <w:bookmarkStart w:id="533" w:name="OLE_LINK16"/>
      <w:r>
        <w:rPr>
          <w:rFonts w:hint="eastAsia"/>
          <w:color w:val="auto"/>
          <w:lang w:val="en-US" w:eastAsia="zh-CN"/>
        </w:rPr>
        <w:t xml:space="preserve">No </w:t>
      </w:r>
      <w:r>
        <w:rPr>
          <w:color w:val="auto"/>
          <w:lang w:val="en-US" w:eastAsia="zh-CN"/>
        </w:rPr>
        <w:t>IMD</w:t>
      </w:r>
      <w:r>
        <w:rPr>
          <w:rFonts w:hint="eastAsia"/>
          <w:color w:val="auto"/>
          <w:lang w:val="en-US" w:eastAsia="zh-CN"/>
        </w:rPr>
        <w:t>x issue</w:t>
      </w:r>
      <w:r>
        <w:rPr>
          <w:color w:val="auto"/>
          <w:lang w:val="en-US" w:eastAsia="zh-CN"/>
        </w:rPr>
        <w:t xml:space="preserve"> caused by </w:t>
      </w:r>
      <w:r>
        <w:rPr>
          <w:rFonts w:hint="eastAsia"/>
          <w:color w:val="auto"/>
          <w:lang w:val="en-US" w:eastAsia="zh-CN"/>
        </w:rPr>
        <w:t>n39</w:t>
      </w:r>
      <w:r>
        <w:rPr>
          <w:color w:val="auto"/>
          <w:lang w:val="en-US" w:eastAsia="zh-CN"/>
        </w:rPr>
        <w:t>+n</w:t>
      </w:r>
      <w:r>
        <w:rPr>
          <w:rFonts w:hint="eastAsia"/>
          <w:color w:val="auto"/>
          <w:lang w:val="en-US" w:eastAsia="zh-CN"/>
        </w:rPr>
        <w:t>41</w:t>
      </w:r>
      <w:r>
        <w:rPr>
          <w:color w:val="auto"/>
          <w:lang w:val="en-US" w:eastAsia="zh-CN"/>
        </w:rPr>
        <w:t xml:space="preserve"> fall into its own band n</w:t>
      </w:r>
      <w:r>
        <w:rPr>
          <w:rFonts w:hint="eastAsia"/>
          <w:color w:val="auto"/>
          <w:lang w:val="en-US" w:eastAsia="zh-CN"/>
        </w:rPr>
        <w:t>8</w:t>
      </w:r>
      <w:r>
        <w:rPr>
          <w:color w:val="auto"/>
          <w:lang w:val="en-US" w:eastAsia="zh-CN"/>
        </w:rPr>
        <w:t xml:space="preserve"> Rx</w:t>
      </w:r>
      <w:r>
        <w:rPr>
          <w:rFonts w:hint="eastAsia"/>
          <w:color w:val="auto"/>
          <w:lang w:val="en-US" w:eastAsia="zh-CN"/>
        </w:rPr>
        <w:t>;</w:t>
      </w:r>
    </w:p>
    <w:bookmarkEnd w:id="533"/>
    <w:p w14:paraId="5599D79B" w14:textId="0F65FC41" w:rsidR="0008622F" w:rsidRDefault="0008622F" w:rsidP="0008622F">
      <w:pPr>
        <w:pStyle w:val="EditorsNote"/>
        <w:keepLines w:val="0"/>
        <w:widowControl w:val="0"/>
        <w:overflowPunct w:val="0"/>
        <w:autoSpaceDE w:val="0"/>
        <w:autoSpaceDN w:val="0"/>
        <w:adjustRightInd w:val="0"/>
        <w:ind w:left="0" w:firstLine="284"/>
        <w:textAlignment w:val="baseline"/>
        <w:rPr>
          <w:color w:val="auto"/>
          <w:lang w:val="en-US" w:eastAsia="zh-CN"/>
        </w:rPr>
      </w:pPr>
      <w:r>
        <w:rPr>
          <w:rFonts w:hint="eastAsia"/>
          <w:color w:val="auto"/>
          <w:lang w:val="en-US" w:eastAsia="zh-CN"/>
        </w:rPr>
        <w:t xml:space="preserve">No </w:t>
      </w:r>
      <w:r>
        <w:rPr>
          <w:color w:val="auto"/>
          <w:lang w:val="en-US" w:eastAsia="zh-CN"/>
        </w:rPr>
        <w:t>IMD</w:t>
      </w:r>
      <w:r>
        <w:rPr>
          <w:rFonts w:hint="eastAsia"/>
          <w:color w:val="auto"/>
          <w:lang w:val="en-US" w:eastAsia="zh-CN"/>
        </w:rPr>
        <w:t>x issue</w:t>
      </w:r>
      <w:r>
        <w:rPr>
          <w:color w:val="auto"/>
          <w:lang w:val="en-US" w:eastAsia="zh-CN"/>
        </w:rPr>
        <w:t xml:space="preserve"> caused by </w:t>
      </w:r>
      <w:r>
        <w:rPr>
          <w:rFonts w:hint="eastAsia"/>
          <w:color w:val="auto"/>
          <w:lang w:val="en-US" w:eastAsia="zh-CN"/>
        </w:rPr>
        <w:t>n8</w:t>
      </w:r>
      <w:r>
        <w:rPr>
          <w:color w:val="auto"/>
          <w:lang w:val="en-US" w:eastAsia="zh-CN"/>
        </w:rPr>
        <w:t>+n</w:t>
      </w:r>
      <w:r>
        <w:rPr>
          <w:rFonts w:hint="eastAsia"/>
          <w:color w:val="auto"/>
          <w:lang w:val="en-US" w:eastAsia="zh-CN"/>
        </w:rPr>
        <w:t>41</w:t>
      </w:r>
      <w:r>
        <w:rPr>
          <w:color w:val="auto"/>
          <w:lang w:val="en-US" w:eastAsia="zh-CN"/>
        </w:rPr>
        <w:t xml:space="preserve"> fall into its own band n</w:t>
      </w:r>
      <w:r>
        <w:rPr>
          <w:rFonts w:hint="eastAsia"/>
          <w:color w:val="auto"/>
          <w:lang w:val="en-US" w:eastAsia="zh-CN"/>
        </w:rPr>
        <w:t>39</w:t>
      </w:r>
      <w:r>
        <w:rPr>
          <w:color w:val="auto"/>
          <w:lang w:val="en-US" w:eastAsia="zh-CN"/>
        </w:rPr>
        <w:t xml:space="preserve"> Rx</w:t>
      </w:r>
      <w:r>
        <w:rPr>
          <w:rFonts w:hint="eastAsia"/>
          <w:color w:val="auto"/>
          <w:lang w:val="en-US" w:eastAsia="zh-CN"/>
        </w:rPr>
        <w:t>.</w:t>
      </w:r>
    </w:p>
    <w:p w14:paraId="09F14BA0" w14:textId="15DB793B" w:rsidR="0008622F" w:rsidRPr="006A0293" w:rsidRDefault="0008622F" w:rsidP="006A0293">
      <w:pPr>
        <w:pStyle w:val="41"/>
      </w:pPr>
      <w:bookmarkStart w:id="534" w:name="_Toc136288475"/>
      <w:r>
        <w:t>5.50.2.2</w:t>
      </w:r>
      <w:r>
        <w:tab/>
      </w:r>
      <w:r w:rsidRPr="006A0293">
        <w:t>REFSENS requirements</w:t>
      </w:r>
      <w:bookmarkEnd w:id="534"/>
    </w:p>
    <w:p w14:paraId="08EEF3B9" w14:textId="77777777" w:rsidR="0008622F" w:rsidRDefault="0008622F" w:rsidP="0008622F">
      <w:pPr>
        <w:spacing w:after="120"/>
        <w:rPr>
          <w:rFonts w:eastAsia="宋体"/>
          <w:kern w:val="2"/>
          <w:lang w:val="en-US" w:eastAsia="zh-CN"/>
        </w:rPr>
      </w:pPr>
      <w:r>
        <w:rPr>
          <w:rFonts w:eastAsia="宋体" w:hint="eastAsia"/>
          <w:kern w:val="2"/>
          <w:lang w:val="en-US" w:eastAsia="zh-CN"/>
        </w:rPr>
        <w:t xml:space="preserve">In terms of the co-existence studies, there are no additional </w:t>
      </w:r>
      <w:r>
        <w:rPr>
          <w:rFonts w:eastAsia="宋体"/>
          <w:kern w:val="2"/>
          <w:lang w:val="en-US" w:eastAsia="zh-CN"/>
        </w:rPr>
        <w:t>MSD requirement</w:t>
      </w:r>
      <w:r>
        <w:rPr>
          <w:rFonts w:eastAsia="宋体" w:hint="eastAsia"/>
          <w:kern w:val="2"/>
          <w:lang w:val="en-US" w:eastAsia="zh-CN"/>
        </w:rPr>
        <w:t>s.</w:t>
      </w:r>
    </w:p>
    <w:p w14:paraId="6F98A784" w14:textId="62D00D65" w:rsidR="00F428C0" w:rsidRPr="006A0293" w:rsidRDefault="00F428C0" w:rsidP="006A0293">
      <w:pPr>
        <w:pStyle w:val="21"/>
      </w:pPr>
      <w:bookmarkStart w:id="535" w:name="_Toc136288476"/>
      <w:r>
        <w:t>5.51</w:t>
      </w:r>
      <w:r>
        <w:tab/>
      </w:r>
      <w:r w:rsidR="005A4037">
        <w:t>CA_</w:t>
      </w:r>
      <w:r w:rsidRPr="006A0293">
        <w:t>n8-n39-n79</w:t>
      </w:r>
      <w:bookmarkEnd w:id="535"/>
    </w:p>
    <w:p w14:paraId="4E5F6358" w14:textId="7003F43F" w:rsidR="00F428C0" w:rsidRPr="006A0293" w:rsidRDefault="00F428C0" w:rsidP="006A0293">
      <w:pPr>
        <w:pStyle w:val="31"/>
      </w:pPr>
      <w:bookmarkStart w:id="536" w:name="_Toc136288477"/>
      <w:r>
        <w:t>5.51.1</w:t>
      </w:r>
      <w:r>
        <w:tab/>
      </w:r>
      <w:r w:rsidRPr="006A0293">
        <w:t>Common for 1 band UL and 2 bands UL CA</w:t>
      </w:r>
      <w:bookmarkEnd w:id="536"/>
    </w:p>
    <w:p w14:paraId="3C73127E" w14:textId="7E88CF98" w:rsidR="00F428C0" w:rsidRDefault="00F428C0" w:rsidP="006A0293">
      <w:pPr>
        <w:pStyle w:val="41"/>
      </w:pPr>
      <w:bookmarkStart w:id="537" w:name="_Toc136288478"/>
      <w:r>
        <w:t>5.51.1.1</w:t>
      </w:r>
      <w:r>
        <w:tab/>
      </w:r>
      <w:r w:rsidRPr="006A0293">
        <w:t>Operating bands for CA</w:t>
      </w:r>
      <w:bookmarkEnd w:id="537"/>
    </w:p>
    <w:p w14:paraId="2599385A" w14:textId="607F1723" w:rsidR="00F428C0" w:rsidRDefault="00F428C0" w:rsidP="00F428C0">
      <w:pPr>
        <w:pStyle w:val="TH"/>
      </w:pPr>
      <w:r w:rsidRPr="00F428C0">
        <w:t xml:space="preserve">Table </w:t>
      </w:r>
      <w:r w:rsidRPr="00F428C0">
        <w:rPr>
          <w:rFonts w:hint="eastAsia"/>
        </w:rPr>
        <w:t>5.</w:t>
      </w:r>
      <w:r>
        <w:t>51</w:t>
      </w:r>
      <w:r w:rsidRPr="006A0293">
        <w:t>.1.1-1</w:t>
      </w:r>
      <w: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F428C0" w14:paraId="22637D91" w14:textId="77777777" w:rsidTr="003F2E5F">
        <w:trPr>
          <w:jc w:val="center"/>
        </w:trPr>
        <w:tc>
          <w:tcPr>
            <w:tcW w:w="2366" w:type="dxa"/>
            <w:tcBorders>
              <w:top w:val="single" w:sz="4" w:space="0" w:color="auto"/>
              <w:left w:val="single" w:sz="4" w:space="0" w:color="auto"/>
              <w:bottom w:val="single" w:sz="4" w:space="0" w:color="auto"/>
              <w:right w:val="single" w:sz="4" w:space="0" w:color="auto"/>
            </w:tcBorders>
          </w:tcPr>
          <w:p w14:paraId="0213A09A" w14:textId="77777777" w:rsidR="00F428C0" w:rsidRDefault="00F428C0" w:rsidP="003F2E5F">
            <w:pPr>
              <w:pStyle w:val="TAH"/>
              <w:rPr>
                <w:rFonts w:eastAsia="等线"/>
              </w:rPr>
            </w:pPr>
            <w:r>
              <w:rPr>
                <w:rFonts w:eastAsia="等线"/>
                <w:lang w:val="en-US"/>
              </w:rPr>
              <w:t>NR CA Band</w:t>
            </w:r>
          </w:p>
        </w:tc>
        <w:tc>
          <w:tcPr>
            <w:tcW w:w="2552" w:type="dxa"/>
            <w:tcBorders>
              <w:top w:val="single" w:sz="4" w:space="0" w:color="auto"/>
              <w:left w:val="single" w:sz="4" w:space="0" w:color="auto"/>
              <w:bottom w:val="single" w:sz="4" w:space="0" w:color="auto"/>
              <w:right w:val="single" w:sz="4" w:space="0" w:color="auto"/>
            </w:tcBorders>
          </w:tcPr>
          <w:p w14:paraId="4604E77F" w14:textId="77777777" w:rsidR="00F428C0" w:rsidRDefault="00F428C0" w:rsidP="003F2E5F">
            <w:pPr>
              <w:pStyle w:val="TAH"/>
              <w:rPr>
                <w:rFonts w:eastAsia="等线"/>
                <w:lang w:val="en-US"/>
              </w:rPr>
            </w:pPr>
            <w:r>
              <w:rPr>
                <w:rFonts w:eastAsia="等线"/>
                <w:lang w:val="en-US"/>
              </w:rPr>
              <w:t>NR Band</w:t>
            </w:r>
          </w:p>
          <w:p w14:paraId="4531CBC7" w14:textId="77777777" w:rsidR="00F428C0" w:rsidRDefault="00F428C0" w:rsidP="003F2E5F">
            <w:pPr>
              <w:pStyle w:val="TAH"/>
              <w:rPr>
                <w:rFonts w:eastAsia="等线"/>
              </w:rPr>
            </w:pPr>
            <w:r>
              <w:rPr>
                <w:rFonts w:eastAsia="等线"/>
                <w:lang w:val="en-US"/>
              </w:rPr>
              <w:t>(Table 5.2-1)</w:t>
            </w:r>
          </w:p>
        </w:tc>
      </w:tr>
      <w:tr w:rsidR="00F428C0" w14:paraId="3E2BF525" w14:textId="77777777" w:rsidTr="003F2E5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DD4E935" w14:textId="77777777" w:rsidR="00F428C0" w:rsidRDefault="00F428C0" w:rsidP="003F2E5F">
            <w:pPr>
              <w:pStyle w:val="TAC"/>
              <w:rPr>
                <w:rFonts w:eastAsia="等线"/>
                <w:lang w:val="en-US" w:eastAsia="zh-CN"/>
              </w:rPr>
            </w:pPr>
            <w:r>
              <w:rPr>
                <w:rFonts w:eastAsia="宋体" w:hint="eastAsia"/>
                <w:bCs/>
                <w:sz w:val="20"/>
                <w:lang w:val="en-US" w:eastAsia="zh-CN"/>
              </w:rPr>
              <w:t>n</w:t>
            </w:r>
            <w:r>
              <w:rPr>
                <w:rFonts w:hint="eastAsia"/>
                <w:lang w:val="en-US" w:eastAsia="zh-CN"/>
              </w:rPr>
              <w:t>8A-n39A-n79A</w:t>
            </w:r>
          </w:p>
        </w:tc>
        <w:tc>
          <w:tcPr>
            <w:tcW w:w="2552" w:type="dxa"/>
            <w:tcBorders>
              <w:top w:val="single" w:sz="4" w:space="0" w:color="auto"/>
              <w:left w:val="single" w:sz="4" w:space="0" w:color="auto"/>
              <w:bottom w:val="single" w:sz="4" w:space="0" w:color="auto"/>
              <w:right w:val="single" w:sz="4" w:space="0" w:color="auto"/>
            </w:tcBorders>
            <w:vAlign w:val="center"/>
          </w:tcPr>
          <w:p w14:paraId="4C0385AC" w14:textId="77777777" w:rsidR="00F428C0" w:rsidRDefault="00F428C0" w:rsidP="003F2E5F">
            <w:pPr>
              <w:pStyle w:val="TAC"/>
              <w:rPr>
                <w:rFonts w:eastAsia="等线"/>
                <w:lang w:val="en-US" w:eastAsia="zh-CN"/>
              </w:rPr>
            </w:pPr>
            <w:r>
              <w:rPr>
                <w:rFonts w:eastAsia="等线" w:hint="eastAsia"/>
                <w:lang w:val="en-US" w:eastAsia="zh-CN"/>
              </w:rPr>
              <w:t>n8</w:t>
            </w:r>
            <w:r>
              <w:rPr>
                <w:rFonts w:eastAsia="等线"/>
                <w:lang w:val="en-US" w:eastAsia="zh-CN"/>
              </w:rPr>
              <w:t>, n3</w:t>
            </w:r>
            <w:r>
              <w:rPr>
                <w:rFonts w:eastAsia="等线" w:hint="eastAsia"/>
                <w:lang w:val="en-US" w:eastAsia="zh-CN"/>
              </w:rPr>
              <w:t>9</w:t>
            </w:r>
            <w:r>
              <w:rPr>
                <w:rFonts w:eastAsia="等线"/>
                <w:lang w:val="en-US" w:eastAsia="zh-CN"/>
              </w:rPr>
              <w:t xml:space="preserve">, </w:t>
            </w:r>
            <w:r>
              <w:rPr>
                <w:rFonts w:eastAsia="等线" w:hint="eastAsia"/>
                <w:lang w:val="en-US" w:eastAsia="zh-CN"/>
              </w:rPr>
              <w:t>n79</w:t>
            </w:r>
          </w:p>
        </w:tc>
      </w:tr>
    </w:tbl>
    <w:p w14:paraId="3768683B" w14:textId="77777777" w:rsidR="00F428C0" w:rsidRDefault="00F428C0" w:rsidP="00F428C0">
      <w:pPr>
        <w:rPr>
          <w:lang w:eastAsia="zh-CN"/>
        </w:rPr>
      </w:pPr>
    </w:p>
    <w:p w14:paraId="3B736677" w14:textId="4C0696B8" w:rsidR="00F428C0" w:rsidRDefault="00F428C0" w:rsidP="006A0293">
      <w:pPr>
        <w:pStyle w:val="41"/>
      </w:pPr>
      <w:bookmarkStart w:id="538" w:name="_Toc136288479"/>
      <w:r>
        <w:lastRenderedPageBreak/>
        <w:t>5.51.1.2</w:t>
      </w:r>
      <w:r>
        <w:tab/>
      </w:r>
      <w:r w:rsidRPr="006A0293">
        <w:t>Channel bandwidths per operating band for CA</w:t>
      </w:r>
      <w:bookmarkEnd w:id="538"/>
    </w:p>
    <w:p w14:paraId="552EC490" w14:textId="2431099C" w:rsidR="00F428C0" w:rsidRPr="006A0293" w:rsidRDefault="00F428C0" w:rsidP="00F428C0">
      <w:pPr>
        <w:pStyle w:val="TH"/>
      </w:pPr>
      <w:r w:rsidRPr="00F428C0">
        <w:t xml:space="preserve">Table </w:t>
      </w:r>
      <w:r w:rsidRPr="00F428C0">
        <w:rPr>
          <w:rFonts w:hint="eastAsia"/>
        </w:rPr>
        <w:t>5.</w:t>
      </w:r>
      <w:r>
        <w:t>51</w:t>
      </w:r>
      <w:r w:rsidRPr="006A0293">
        <w:t xml:space="preserve">.1.2-1: Supported bandwidths per CA band combination of </w:t>
      </w:r>
      <w:r>
        <w:t>band n8</w:t>
      </w:r>
      <w:r w:rsidRPr="00F428C0">
        <w:t>+n</w:t>
      </w:r>
      <w:r>
        <w:t>39</w:t>
      </w:r>
      <w:r w:rsidRPr="00F428C0">
        <w:t>+n</w:t>
      </w:r>
      <w:r>
        <w:t>79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F428C0" w14:paraId="20C37EBB" w14:textId="77777777" w:rsidTr="003F2E5F">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7E37A046" w14:textId="77777777" w:rsidR="00F428C0" w:rsidRDefault="00F428C0" w:rsidP="003F2E5F">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370CA713" w14:textId="77777777" w:rsidR="00F428C0" w:rsidRDefault="00F428C0" w:rsidP="003F2E5F">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7B72514D" w14:textId="77777777" w:rsidR="00F428C0" w:rsidRDefault="00F428C0" w:rsidP="003F2E5F">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BA5E929" w14:textId="77777777" w:rsidR="00F428C0" w:rsidRDefault="00F428C0" w:rsidP="003F2E5F">
            <w:pPr>
              <w:pStyle w:val="TAH"/>
              <w:overflowPunct w:val="0"/>
              <w:autoSpaceDE w:val="0"/>
              <w:autoSpaceDN w:val="0"/>
              <w:adjustRightInd w:val="0"/>
              <w:rPr>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56EEC334" w14:textId="77777777" w:rsidR="00F428C0" w:rsidRDefault="00F428C0" w:rsidP="003F2E5F">
            <w:pPr>
              <w:pStyle w:val="TAH"/>
              <w:overflowPunct w:val="0"/>
              <w:autoSpaceDE w:val="0"/>
              <w:autoSpaceDN w:val="0"/>
              <w:adjustRightInd w:val="0"/>
              <w:rPr>
                <w:szCs w:val="18"/>
                <w:lang w:val="en-US" w:eastAsia="zh-CN"/>
              </w:rPr>
            </w:pPr>
            <w:r>
              <w:t>Bandwidth combination set</w:t>
            </w:r>
          </w:p>
        </w:tc>
      </w:tr>
      <w:tr w:rsidR="00F428C0" w14:paraId="627AFF09" w14:textId="77777777" w:rsidTr="003F2E5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E18170" w14:textId="77777777" w:rsidR="00F428C0" w:rsidRDefault="00F428C0" w:rsidP="003F2E5F">
            <w:pPr>
              <w:pStyle w:val="TAC"/>
              <w:overflowPunct w:val="0"/>
              <w:autoSpaceDE w:val="0"/>
              <w:autoSpaceDN w:val="0"/>
              <w:adjustRightInd w:val="0"/>
              <w:rPr>
                <w:rFonts w:eastAsia="宋体"/>
                <w:szCs w:val="18"/>
                <w:lang w:val="en-US" w:eastAsia="zh-CN"/>
              </w:rPr>
            </w:pPr>
            <w:r>
              <w:rPr>
                <w:rFonts w:hint="eastAsia"/>
                <w:szCs w:val="18"/>
                <w:lang w:eastAsia="zh-CN"/>
              </w:rPr>
              <w:t>CA</w:t>
            </w:r>
            <w:r>
              <w:rPr>
                <w:szCs w:val="18"/>
              </w:rPr>
              <w:t>_</w:t>
            </w:r>
            <w:r>
              <w:rPr>
                <w:rFonts w:hint="eastAsia"/>
                <w:szCs w:val="18"/>
                <w:lang w:val="en-US" w:eastAsia="zh-CN"/>
              </w:rPr>
              <w:t>n8</w:t>
            </w:r>
            <w:r>
              <w:rPr>
                <w:szCs w:val="18"/>
                <w:lang w:val="sv-SE" w:eastAsia="ja-JP"/>
              </w:rPr>
              <w:t>A-</w:t>
            </w:r>
            <w:r>
              <w:rPr>
                <w:rFonts w:hint="eastAsia"/>
                <w:szCs w:val="18"/>
                <w:lang w:val="en-US" w:eastAsia="zh-CN"/>
              </w:rPr>
              <w:t>n39</w:t>
            </w:r>
            <w:r>
              <w:rPr>
                <w:szCs w:val="18"/>
                <w:lang w:val="sv-SE" w:eastAsia="ja-JP"/>
              </w:rPr>
              <w:t>A</w:t>
            </w:r>
            <w:r>
              <w:rPr>
                <w:rFonts w:eastAsia="宋体" w:hint="eastAsia"/>
                <w:szCs w:val="18"/>
                <w:lang w:val="en-US" w:eastAsia="zh-CN"/>
              </w:rPr>
              <w:t>-n79A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2F4D54" w14:textId="77777777" w:rsidR="00F428C0" w:rsidRDefault="00F428C0" w:rsidP="003F2E5F">
            <w:pPr>
              <w:pStyle w:val="TAC"/>
              <w:overflowPunct w:val="0"/>
              <w:autoSpaceDE w:val="0"/>
              <w:autoSpaceDN w:val="0"/>
              <w:adjustRightInd w:val="0"/>
              <w:rPr>
                <w:szCs w:val="18"/>
                <w:lang w:eastAsia="zh-CN"/>
              </w:rPr>
            </w:pPr>
            <w:r>
              <w:rPr>
                <w:rFonts w:hint="eastAsia"/>
                <w:szCs w:val="18"/>
                <w:lang w:eastAsia="zh-CN"/>
              </w:rPr>
              <w:t>CA_n8A-n39A</w:t>
            </w:r>
          </w:p>
          <w:p w14:paraId="75B6465C" w14:textId="77777777" w:rsidR="00F428C0" w:rsidRDefault="00F428C0" w:rsidP="003F2E5F">
            <w:pPr>
              <w:pStyle w:val="TAC"/>
              <w:overflowPunct w:val="0"/>
              <w:autoSpaceDE w:val="0"/>
              <w:autoSpaceDN w:val="0"/>
              <w:adjustRightInd w:val="0"/>
              <w:rPr>
                <w:szCs w:val="18"/>
                <w:lang w:eastAsia="zh-CN"/>
              </w:rPr>
            </w:pPr>
            <w:r>
              <w:rPr>
                <w:rFonts w:hint="eastAsia"/>
                <w:szCs w:val="18"/>
                <w:lang w:eastAsia="zh-CN"/>
              </w:rPr>
              <w:t>CA_n8A-n79A</w:t>
            </w:r>
          </w:p>
          <w:p w14:paraId="6CB63620" w14:textId="77777777" w:rsidR="00F428C0" w:rsidRDefault="00F428C0" w:rsidP="003F2E5F">
            <w:pPr>
              <w:pStyle w:val="TAC"/>
              <w:overflowPunct w:val="0"/>
              <w:autoSpaceDE w:val="0"/>
              <w:autoSpaceDN w:val="0"/>
              <w:adjustRightInd w:val="0"/>
              <w:rPr>
                <w:rFonts w:eastAsia="宋体"/>
                <w:szCs w:val="18"/>
                <w:lang w:val="en-US" w:eastAsia="zh-CN"/>
              </w:rPr>
            </w:pPr>
            <w:r>
              <w:rPr>
                <w:rFonts w:hint="eastAsia"/>
                <w:szCs w:val="18"/>
                <w:lang w:eastAsia="zh-CN"/>
              </w:rPr>
              <w:t>CA_n39A-n79A</w:t>
            </w:r>
          </w:p>
        </w:tc>
        <w:tc>
          <w:tcPr>
            <w:tcW w:w="730" w:type="dxa"/>
            <w:tcBorders>
              <w:left w:val="single" w:sz="4" w:space="0" w:color="auto"/>
              <w:right w:val="single" w:sz="4" w:space="0" w:color="auto"/>
            </w:tcBorders>
            <w:vAlign w:val="center"/>
          </w:tcPr>
          <w:p w14:paraId="25474976" w14:textId="77777777" w:rsidR="00F428C0" w:rsidRDefault="00F428C0" w:rsidP="003F2E5F">
            <w:pPr>
              <w:pStyle w:val="TAC"/>
              <w:rPr>
                <w:rFonts w:eastAsia="宋体"/>
                <w:szCs w:val="18"/>
                <w:lang w:val="en-US" w:eastAsia="zh-CN"/>
              </w:rPr>
            </w:pPr>
            <w:r>
              <w:rPr>
                <w:rFonts w:eastAsia="宋体"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AD9F3A2" w14:textId="77777777" w:rsidR="00F428C0" w:rsidRDefault="00F428C0" w:rsidP="003F2E5F">
            <w:pPr>
              <w:pStyle w:val="TAC"/>
              <w:rPr>
                <w:rFonts w:eastAsia="宋体"/>
                <w:szCs w:val="18"/>
                <w:lang w:val="en-US" w:eastAsia="zh-CN"/>
              </w:rPr>
            </w:pPr>
            <w:r>
              <w:rPr>
                <w:lang w:val="en-US"/>
              </w:rPr>
              <w:t>5, 10, 15</w:t>
            </w:r>
            <w:r>
              <w:rPr>
                <w:rFonts w:eastAsia="宋体" w:hint="eastAsia"/>
                <w:lang w:val="en-US" w:eastAsia="zh-CN"/>
              </w:rPr>
              <w:t>, 20</w:t>
            </w:r>
          </w:p>
        </w:tc>
        <w:tc>
          <w:tcPr>
            <w:tcW w:w="1360" w:type="dxa"/>
            <w:tcBorders>
              <w:left w:val="single" w:sz="4" w:space="0" w:color="auto"/>
              <w:bottom w:val="nil"/>
              <w:right w:val="single" w:sz="4" w:space="0" w:color="auto"/>
            </w:tcBorders>
            <w:shd w:val="clear" w:color="auto" w:fill="auto"/>
            <w:vAlign w:val="center"/>
          </w:tcPr>
          <w:p w14:paraId="5664576E" w14:textId="77777777" w:rsidR="00F428C0" w:rsidRDefault="00F428C0" w:rsidP="003F2E5F">
            <w:pPr>
              <w:pStyle w:val="TAC"/>
              <w:overflowPunct w:val="0"/>
              <w:autoSpaceDE w:val="0"/>
              <w:autoSpaceDN w:val="0"/>
              <w:adjustRightInd w:val="0"/>
              <w:rPr>
                <w:szCs w:val="18"/>
                <w:lang w:val="en-US" w:eastAsia="zh-CN"/>
              </w:rPr>
            </w:pPr>
            <w:r>
              <w:rPr>
                <w:rFonts w:hint="eastAsia"/>
                <w:szCs w:val="18"/>
                <w:lang w:val="en-US" w:eastAsia="zh-CN"/>
              </w:rPr>
              <w:t>0</w:t>
            </w:r>
          </w:p>
        </w:tc>
      </w:tr>
      <w:tr w:rsidR="00F428C0" w14:paraId="59EF8D64" w14:textId="77777777" w:rsidTr="003F2E5F">
        <w:trPr>
          <w:trHeight w:val="187"/>
        </w:trPr>
        <w:tc>
          <w:tcPr>
            <w:tcW w:w="1983" w:type="dxa"/>
            <w:tcBorders>
              <w:top w:val="nil"/>
              <w:left w:val="single" w:sz="4" w:space="0" w:color="auto"/>
              <w:bottom w:val="nil"/>
              <w:right w:val="single" w:sz="4" w:space="0" w:color="auto"/>
            </w:tcBorders>
            <w:shd w:val="clear" w:color="auto" w:fill="auto"/>
            <w:vAlign w:val="center"/>
          </w:tcPr>
          <w:p w14:paraId="2396E193" w14:textId="77777777" w:rsidR="00F428C0" w:rsidRDefault="00F428C0" w:rsidP="003F2E5F">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E588E0E" w14:textId="77777777" w:rsidR="00F428C0" w:rsidRDefault="00F428C0" w:rsidP="003F2E5F">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564E9E21" w14:textId="77777777" w:rsidR="00F428C0" w:rsidRDefault="00F428C0" w:rsidP="003F2E5F">
            <w:pPr>
              <w:pStyle w:val="TAC"/>
              <w:rPr>
                <w:szCs w:val="18"/>
                <w:lang w:val="en-US" w:eastAsia="zh-CN"/>
              </w:rPr>
            </w:pPr>
            <w:r>
              <w:rPr>
                <w:lang w:val="en-US"/>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21153953" w14:textId="77777777" w:rsidR="00F428C0" w:rsidRDefault="00F428C0" w:rsidP="003F2E5F">
            <w:pPr>
              <w:pStyle w:val="TAC"/>
              <w:rPr>
                <w:szCs w:val="18"/>
                <w:lang w:val="en-US" w:eastAsia="zh-CN"/>
              </w:rPr>
            </w:pPr>
            <w:r>
              <w:rPr>
                <w:lang w:val="en-US"/>
              </w:rPr>
              <w:t>5, 10, 15, 20, 25, 30, 40</w:t>
            </w:r>
          </w:p>
        </w:tc>
        <w:tc>
          <w:tcPr>
            <w:tcW w:w="1360" w:type="dxa"/>
            <w:tcBorders>
              <w:top w:val="nil"/>
              <w:left w:val="single" w:sz="4" w:space="0" w:color="auto"/>
              <w:bottom w:val="nil"/>
              <w:right w:val="single" w:sz="4" w:space="0" w:color="auto"/>
            </w:tcBorders>
            <w:shd w:val="clear" w:color="auto" w:fill="auto"/>
            <w:vAlign w:val="center"/>
          </w:tcPr>
          <w:p w14:paraId="4644D6C1" w14:textId="77777777" w:rsidR="00F428C0" w:rsidRDefault="00F428C0" w:rsidP="003F2E5F">
            <w:pPr>
              <w:pStyle w:val="TAC"/>
              <w:overflowPunct w:val="0"/>
              <w:autoSpaceDE w:val="0"/>
              <w:autoSpaceDN w:val="0"/>
              <w:adjustRightInd w:val="0"/>
              <w:rPr>
                <w:szCs w:val="18"/>
                <w:lang w:val="en-US" w:eastAsia="zh-CN"/>
              </w:rPr>
            </w:pPr>
          </w:p>
        </w:tc>
      </w:tr>
      <w:tr w:rsidR="00F428C0" w14:paraId="2167BE8A" w14:textId="77777777" w:rsidTr="003F2E5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102904" w14:textId="77777777" w:rsidR="00F428C0" w:rsidRDefault="00F428C0" w:rsidP="003F2E5F">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0269AD" w14:textId="77777777" w:rsidR="00F428C0" w:rsidRDefault="00F428C0" w:rsidP="003F2E5F">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089CE8EB" w14:textId="77777777" w:rsidR="00F428C0" w:rsidRDefault="00F428C0" w:rsidP="003F2E5F">
            <w:pPr>
              <w:pStyle w:val="TAC"/>
              <w:rPr>
                <w:rFonts w:eastAsia="宋体"/>
                <w:szCs w:val="18"/>
                <w:lang w:val="en-US" w:eastAsia="zh-CN"/>
              </w:rPr>
            </w:pPr>
            <w:r>
              <w:rPr>
                <w:rFonts w:eastAsia="宋体"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6A03566" w14:textId="77777777" w:rsidR="00F428C0" w:rsidRDefault="00F428C0" w:rsidP="003F2E5F">
            <w:pPr>
              <w:spacing w:after="0"/>
              <w:jc w:val="center"/>
              <w:rPr>
                <w:rFonts w:ascii="Arial" w:eastAsia="宋体" w:hAnsi="Arial" w:cs="Arial"/>
                <w:sz w:val="18"/>
                <w:szCs w:val="18"/>
                <w:lang w:val="en-US" w:eastAsia="zh-CN" w:bidi="ar"/>
              </w:rPr>
            </w:pPr>
            <w:r>
              <w:rPr>
                <w:rFonts w:ascii="Arial" w:eastAsia="宋体" w:hAnsi="Arial" w:cs="Arial"/>
                <w:color w:val="000000"/>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2D3C1B" w14:textId="77777777" w:rsidR="00F428C0" w:rsidRDefault="00F428C0" w:rsidP="003F2E5F">
            <w:pPr>
              <w:pStyle w:val="TAC"/>
              <w:overflowPunct w:val="0"/>
              <w:autoSpaceDE w:val="0"/>
              <w:autoSpaceDN w:val="0"/>
              <w:adjustRightInd w:val="0"/>
              <w:rPr>
                <w:szCs w:val="18"/>
                <w:lang w:val="en-US" w:eastAsia="zh-CN"/>
              </w:rPr>
            </w:pPr>
          </w:p>
        </w:tc>
      </w:tr>
    </w:tbl>
    <w:p w14:paraId="240568BC" w14:textId="77777777" w:rsidR="00F428C0" w:rsidRDefault="00F428C0" w:rsidP="00F428C0">
      <w:pPr>
        <w:pStyle w:val="EditorsNote"/>
        <w:overflowPunct w:val="0"/>
        <w:autoSpaceDE w:val="0"/>
        <w:autoSpaceDN w:val="0"/>
        <w:adjustRightInd w:val="0"/>
        <w:ind w:left="284" w:firstLine="0"/>
        <w:textAlignment w:val="baseline"/>
        <w:rPr>
          <w:rFonts w:eastAsia="Times New Roman"/>
          <w:color w:val="auto"/>
          <w:lang w:val="en-US" w:eastAsia="zh-CN"/>
        </w:rPr>
      </w:pPr>
      <w:r>
        <w:rPr>
          <w:rFonts w:eastAsia="Times New Roman"/>
          <w:color w:val="auto"/>
          <w:lang w:val="en-US" w:eastAsia="zh-CN"/>
        </w:rPr>
        <w:t xml:space="preserve"> </w:t>
      </w:r>
    </w:p>
    <w:p w14:paraId="7E8FBB66" w14:textId="6B3751E5" w:rsidR="00F428C0" w:rsidRDefault="00F428C0" w:rsidP="006A0293">
      <w:pPr>
        <w:pStyle w:val="41"/>
      </w:pPr>
      <w:bookmarkStart w:id="539" w:name="_Toc136288480"/>
      <w:r>
        <w:t>5.51.1.3</w:t>
      </w:r>
      <w:r>
        <w:tab/>
      </w:r>
      <w:r w:rsidRPr="006A0293">
        <w:t>∆T</w:t>
      </w:r>
      <w:r w:rsidRPr="006A0293">
        <w:rPr>
          <w:vertAlign w:val="subscript"/>
        </w:rPr>
        <w:t>IB,c</w:t>
      </w:r>
      <w:r w:rsidRPr="006A0293">
        <w:t xml:space="preserve"> and ∆R</w:t>
      </w:r>
      <w:r w:rsidRPr="006A0293">
        <w:rPr>
          <w:vertAlign w:val="subscript"/>
        </w:rPr>
        <w:t>IB,c</w:t>
      </w:r>
      <w:r w:rsidRPr="006A0293">
        <w:t xml:space="preserve"> values</w:t>
      </w:r>
      <w:bookmarkEnd w:id="539"/>
    </w:p>
    <w:p w14:paraId="6B1546B7" w14:textId="77777777" w:rsidR="00F428C0" w:rsidRDefault="00F428C0" w:rsidP="00F428C0">
      <w:pPr>
        <w:rPr>
          <w:rFonts w:eastAsia="宋体"/>
          <w:kern w:val="2"/>
          <w:lang w:val="en-US" w:eastAsia="zh-CN"/>
        </w:rPr>
      </w:pPr>
      <w:r>
        <w:rPr>
          <w:rFonts w:eastAsia="宋体"/>
          <w:kern w:val="2"/>
          <w:lang w:val="en-US" w:eastAsia="zh-CN"/>
        </w:rPr>
        <w:t>For CA_</w:t>
      </w:r>
      <w:r>
        <w:rPr>
          <w:rFonts w:eastAsia="宋体" w:hint="eastAsia"/>
          <w:kern w:val="2"/>
          <w:lang w:val="en-US" w:eastAsia="zh-CN"/>
        </w:rPr>
        <w:t>n8</w:t>
      </w:r>
      <w:r>
        <w:rPr>
          <w:rFonts w:eastAsia="宋体"/>
          <w:kern w:val="2"/>
          <w:lang w:val="en-US" w:eastAsia="zh-CN"/>
        </w:rPr>
        <w:t>-n</w:t>
      </w:r>
      <w:r>
        <w:rPr>
          <w:rFonts w:eastAsia="宋体" w:hint="eastAsia"/>
          <w:kern w:val="2"/>
          <w:lang w:val="en-US" w:eastAsia="zh-CN"/>
        </w:rPr>
        <w:t>39</w:t>
      </w:r>
      <w:r>
        <w:rPr>
          <w:rFonts w:eastAsia="宋体"/>
          <w:kern w:val="2"/>
          <w:lang w:val="en-US" w:eastAsia="zh-CN"/>
        </w:rPr>
        <w:t>-</w:t>
      </w:r>
      <w:r>
        <w:rPr>
          <w:rFonts w:eastAsia="宋体" w:hint="eastAsia"/>
          <w:kern w:val="2"/>
          <w:lang w:val="en-US" w:eastAsia="zh-CN"/>
        </w:rPr>
        <w:t>n79</w:t>
      </w:r>
      <w:r>
        <w:rPr>
          <w:rFonts w:eastAsia="宋体"/>
          <w:kern w:val="2"/>
          <w:lang w:val="en-US" w:eastAsia="zh-CN"/>
        </w:rPr>
        <w:t xml:space="preserve">, the </w:t>
      </w:r>
      <w:r>
        <w:rPr>
          <w:rFonts w:eastAsia="宋体"/>
          <w:kern w:val="2"/>
          <w:lang w:val="en-US" w:eastAsia="zh-CN"/>
        </w:rPr>
        <w:sym w:font="Symbol" w:char="F044"/>
      </w:r>
      <w:r>
        <w:rPr>
          <w:rFonts w:eastAsia="宋体"/>
          <w:kern w:val="2"/>
          <w:lang w:val="en-US" w:eastAsia="zh-CN"/>
        </w:rPr>
        <w:t>T</w:t>
      </w:r>
      <w:r>
        <w:rPr>
          <w:rFonts w:eastAsia="宋体"/>
          <w:kern w:val="2"/>
          <w:vertAlign w:val="subscript"/>
          <w:lang w:val="en-US" w:eastAsia="zh-CN"/>
        </w:rPr>
        <w:t xml:space="preserve">IB,c </w:t>
      </w:r>
      <w:r>
        <w:rPr>
          <w:rFonts w:eastAsia="宋体"/>
          <w:kern w:val="2"/>
          <w:lang w:val="en-US" w:eastAsia="zh-CN"/>
        </w:rPr>
        <w:t xml:space="preserve">and </w:t>
      </w:r>
      <w:r>
        <w:rPr>
          <w:rFonts w:eastAsia="宋体"/>
          <w:kern w:val="2"/>
          <w:lang w:val="en-US" w:eastAsia="zh-CN"/>
        </w:rPr>
        <w:sym w:font="Symbol" w:char="F044"/>
      </w:r>
      <w:r>
        <w:rPr>
          <w:rFonts w:eastAsia="宋体"/>
          <w:kern w:val="2"/>
          <w:lang w:val="en-US" w:eastAsia="zh-CN"/>
        </w:rPr>
        <w:t>R</w:t>
      </w:r>
      <w:r>
        <w:rPr>
          <w:rFonts w:eastAsia="宋体"/>
          <w:kern w:val="2"/>
          <w:vertAlign w:val="subscript"/>
          <w:lang w:val="en-US" w:eastAsia="zh-CN"/>
        </w:rPr>
        <w:t>IB,c</w:t>
      </w:r>
      <w:r>
        <w:rPr>
          <w:rFonts w:eastAsia="宋体"/>
          <w:kern w:val="2"/>
          <w:lang w:val="en-US" w:eastAsia="zh-CN"/>
        </w:rPr>
        <w:t xml:space="preserve"> values </w:t>
      </w:r>
      <w:r>
        <w:rPr>
          <w:rFonts w:eastAsia="宋体" w:hint="eastAsia"/>
          <w:kern w:val="2"/>
          <w:lang w:val="en-US" w:eastAsia="zh-CN"/>
        </w:rPr>
        <w:t>have already been defined in the spec.</w:t>
      </w:r>
    </w:p>
    <w:p w14:paraId="2A46D4B1" w14:textId="3511BA2F" w:rsidR="00F428C0" w:rsidRPr="006A0293" w:rsidRDefault="00F428C0" w:rsidP="006A0293">
      <w:pPr>
        <w:pStyle w:val="31"/>
      </w:pPr>
      <w:bookmarkStart w:id="540" w:name="_Toc136288481"/>
      <w:r>
        <w:t>5.51.2</w:t>
      </w:r>
      <w:r>
        <w:tab/>
      </w:r>
      <w:r w:rsidRPr="006A0293">
        <w:t>Specific for 2 bands UL CA</w:t>
      </w:r>
      <w:bookmarkEnd w:id="540"/>
    </w:p>
    <w:p w14:paraId="7A5A47AA" w14:textId="47211E30" w:rsidR="00F428C0" w:rsidRPr="006A0293" w:rsidRDefault="00F428C0" w:rsidP="006A0293">
      <w:pPr>
        <w:pStyle w:val="41"/>
      </w:pPr>
      <w:bookmarkStart w:id="541" w:name="_Toc136288482"/>
      <w:r>
        <w:t>5.51.2.1</w:t>
      </w:r>
      <w:r>
        <w:tab/>
      </w:r>
      <w:r w:rsidRPr="006A0293">
        <w:t>UE co-existence studies</w:t>
      </w:r>
      <w:bookmarkEnd w:id="541"/>
    </w:p>
    <w:p w14:paraId="747C3BE4" w14:textId="77777777" w:rsidR="00F428C0" w:rsidRDefault="00F428C0" w:rsidP="00F428C0">
      <w:pPr>
        <w:pStyle w:val="EditorsNote"/>
        <w:keepLines w:val="0"/>
        <w:widowControl w:val="0"/>
        <w:overflowPunct w:val="0"/>
        <w:autoSpaceDE w:val="0"/>
        <w:autoSpaceDN w:val="0"/>
        <w:adjustRightInd w:val="0"/>
        <w:ind w:left="0" w:firstLine="0"/>
        <w:textAlignment w:val="baseline"/>
        <w:rPr>
          <w:color w:val="auto"/>
          <w:lang w:val="en-US" w:eastAsia="zh-CN"/>
        </w:rPr>
      </w:pPr>
      <w:r>
        <w:rPr>
          <w:color w:val="auto"/>
          <w:lang w:val="en-US" w:eastAsia="zh-CN"/>
        </w:rPr>
        <w:t xml:space="preserve">The co-existence for the fallback 2DL/2UL of </w:t>
      </w:r>
      <w:r>
        <w:rPr>
          <w:color w:val="auto"/>
          <w:szCs w:val="18"/>
          <w:lang w:eastAsia="zh-CN"/>
        </w:rPr>
        <w:t>CA</w:t>
      </w:r>
      <w:r>
        <w:rPr>
          <w:color w:val="auto"/>
          <w:szCs w:val="18"/>
        </w:rPr>
        <w:t>_</w:t>
      </w:r>
      <w:r>
        <w:rPr>
          <w:rFonts w:hint="eastAsia"/>
          <w:color w:val="auto"/>
          <w:szCs w:val="18"/>
          <w:lang w:val="en-US" w:eastAsia="zh-CN"/>
        </w:rPr>
        <w:t>n8</w:t>
      </w:r>
      <w:r>
        <w:rPr>
          <w:color w:val="auto"/>
          <w:szCs w:val="18"/>
          <w:lang w:val="sv-SE" w:eastAsia="ja-JP"/>
        </w:rPr>
        <w:t>A-</w:t>
      </w:r>
      <w:r>
        <w:rPr>
          <w:color w:val="auto"/>
          <w:szCs w:val="18"/>
          <w:lang w:val="en-US" w:eastAsia="zh-CN"/>
        </w:rPr>
        <w:t>n</w:t>
      </w:r>
      <w:r>
        <w:rPr>
          <w:rFonts w:hint="eastAsia"/>
          <w:color w:val="auto"/>
          <w:szCs w:val="18"/>
          <w:lang w:val="en-US" w:eastAsia="zh-CN"/>
        </w:rPr>
        <w:t>39</w:t>
      </w:r>
      <w:r>
        <w:rPr>
          <w:color w:val="auto"/>
          <w:szCs w:val="18"/>
          <w:lang w:val="sv-SE" w:eastAsia="ja-JP"/>
        </w:rPr>
        <w:t>A</w:t>
      </w:r>
      <w:r>
        <w:rPr>
          <w:color w:val="auto"/>
          <w:szCs w:val="18"/>
          <w:lang w:val="en-US" w:eastAsia="zh-CN"/>
        </w:rPr>
        <w:t xml:space="preserve">, </w:t>
      </w:r>
      <w:r>
        <w:rPr>
          <w:color w:val="auto"/>
          <w:szCs w:val="18"/>
          <w:lang w:eastAsia="zh-CN"/>
        </w:rPr>
        <w:t>CA</w:t>
      </w:r>
      <w:r>
        <w:rPr>
          <w:color w:val="auto"/>
          <w:szCs w:val="18"/>
        </w:rPr>
        <w:t>_</w:t>
      </w:r>
      <w:r>
        <w:rPr>
          <w:rFonts w:hint="eastAsia"/>
          <w:color w:val="auto"/>
          <w:szCs w:val="18"/>
          <w:lang w:val="en-US" w:eastAsia="zh-CN"/>
        </w:rPr>
        <w:t>n8</w:t>
      </w:r>
      <w:r>
        <w:rPr>
          <w:color w:val="auto"/>
          <w:szCs w:val="18"/>
          <w:lang w:val="sv-SE" w:eastAsia="ja-JP"/>
        </w:rPr>
        <w:t>A</w:t>
      </w:r>
      <w:r>
        <w:rPr>
          <w:rFonts w:eastAsia="宋体"/>
          <w:color w:val="auto"/>
          <w:szCs w:val="18"/>
          <w:lang w:val="en-US" w:eastAsia="zh-CN"/>
        </w:rPr>
        <w:t>-</w:t>
      </w:r>
      <w:r>
        <w:rPr>
          <w:rFonts w:hint="eastAsia"/>
          <w:color w:val="auto"/>
          <w:szCs w:val="18"/>
          <w:lang w:val="en-US" w:eastAsia="zh-CN"/>
        </w:rPr>
        <w:t>n79</w:t>
      </w:r>
      <w:r>
        <w:rPr>
          <w:rFonts w:eastAsia="宋体"/>
          <w:color w:val="auto"/>
          <w:szCs w:val="18"/>
          <w:lang w:val="en-US" w:eastAsia="zh-CN"/>
        </w:rPr>
        <w:t>A</w:t>
      </w:r>
      <w:r>
        <w:rPr>
          <w:color w:val="auto"/>
          <w:szCs w:val="18"/>
          <w:lang w:val="en-US" w:eastAsia="zh-CN"/>
        </w:rPr>
        <w:t xml:space="preserve"> and </w:t>
      </w:r>
      <w:r>
        <w:rPr>
          <w:color w:val="auto"/>
          <w:szCs w:val="18"/>
          <w:lang w:eastAsia="zh-CN"/>
        </w:rPr>
        <w:t>CA</w:t>
      </w:r>
      <w:r>
        <w:rPr>
          <w:color w:val="auto"/>
          <w:szCs w:val="18"/>
        </w:rPr>
        <w:t>_</w:t>
      </w:r>
      <w:r>
        <w:rPr>
          <w:color w:val="auto"/>
          <w:szCs w:val="18"/>
          <w:lang w:val="en-US" w:eastAsia="zh-CN"/>
        </w:rPr>
        <w:t>n</w:t>
      </w:r>
      <w:r>
        <w:rPr>
          <w:rFonts w:hint="eastAsia"/>
          <w:color w:val="auto"/>
          <w:szCs w:val="18"/>
          <w:lang w:val="en-US" w:eastAsia="zh-CN"/>
        </w:rPr>
        <w:t>39</w:t>
      </w:r>
      <w:r>
        <w:rPr>
          <w:color w:val="auto"/>
          <w:szCs w:val="18"/>
          <w:lang w:val="sv-SE" w:eastAsia="ja-JP"/>
        </w:rPr>
        <w:t>A</w:t>
      </w:r>
      <w:r>
        <w:rPr>
          <w:rFonts w:eastAsia="宋体"/>
          <w:color w:val="auto"/>
          <w:szCs w:val="18"/>
          <w:lang w:val="en-US" w:eastAsia="zh-CN"/>
        </w:rPr>
        <w:t>-</w:t>
      </w:r>
      <w:r>
        <w:rPr>
          <w:rFonts w:hint="eastAsia"/>
          <w:color w:val="auto"/>
          <w:szCs w:val="18"/>
          <w:lang w:val="en-US" w:eastAsia="zh-CN"/>
        </w:rPr>
        <w:t>n79</w:t>
      </w:r>
      <w:r>
        <w:rPr>
          <w:rFonts w:eastAsia="宋体"/>
          <w:color w:val="auto"/>
          <w:szCs w:val="18"/>
          <w:lang w:val="en-US" w:eastAsia="zh-CN"/>
        </w:rPr>
        <w:t>A</w:t>
      </w:r>
      <w:r>
        <w:rPr>
          <w:color w:val="auto"/>
          <w:szCs w:val="18"/>
          <w:lang w:val="en-US" w:eastAsia="zh-CN"/>
        </w:rPr>
        <w:t xml:space="preserve"> </w:t>
      </w:r>
      <w:r>
        <w:rPr>
          <w:color w:val="auto"/>
          <w:lang w:val="en-US" w:eastAsia="zh-CN"/>
        </w:rPr>
        <w:t>have already been analyzed. In terms of the co-existence studies of corresponding fallbacks, it can be observed:</w:t>
      </w:r>
    </w:p>
    <w:p w14:paraId="5D1292D6" w14:textId="6CC39941" w:rsidR="00F428C0" w:rsidRDefault="00F428C0" w:rsidP="00F428C0">
      <w:pPr>
        <w:pStyle w:val="EditorsNote"/>
        <w:keepLines w:val="0"/>
        <w:widowControl w:val="0"/>
        <w:overflowPunct w:val="0"/>
        <w:autoSpaceDE w:val="0"/>
        <w:autoSpaceDN w:val="0"/>
        <w:adjustRightInd w:val="0"/>
        <w:ind w:left="0" w:firstLine="284"/>
        <w:textAlignment w:val="baseline"/>
        <w:rPr>
          <w:color w:val="auto"/>
          <w:lang w:val="en-US" w:eastAsia="zh-CN"/>
        </w:rPr>
      </w:pPr>
      <w:r>
        <w:rPr>
          <w:rFonts w:hint="eastAsia"/>
          <w:color w:val="auto"/>
          <w:lang w:val="en-US" w:eastAsia="zh-CN"/>
        </w:rPr>
        <w:t xml:space="preserve">IMD3 and IMD4 issue </w:t>
      </w:r>
      <w:r>
        <w:rPr>
          <w:color w:val="auto"/>
          <w:lang w:val="en-US" w:eastAsia="zh-CN"/>
        </w:rPr>
        <w:t xml:space="preserve">caused by </w:t>
      </w:r>
      <w:r>
        <w:rPr>
          <w:rFonts w:hint="eastAsia"/>
          <w:color w:val="auto"/>
          <w:lang w:val="en-US" w:eastAsia="zh-CN"/>
        </w:rPr>
        <w:t>n8</w:t>
      </w:r>
      <w:r>
        <w:rPr>
          <w:color w:val="auto"/>
          <w:lang w:val="en-US" w:eastAsia="zh-CN"/>
        </w:rPr>
        <w:t>+n</w:t>
      </w:r>
      <w:r>
        <w:rPr>
          <w:rFonts w:hint="eastAsia"/>
          <w:color w:val="auto"/>
          <w:lang w:val="en-US" w:eastAsia="zh-CN"/>
        </w:rPr>
        <w:t>39</w:t>
      </w:r>
      <w:r>
        <w:rPr>
          <w:color w:val="auto"/>
          <w:lang w:val="en-US" w:eastAsia="zh-CN"/>
        </w:rPr>
        <w:t xml:space="preserve"> fall into its own band </w:t>
      </w:r>
      <w:r>
        <w:rPr>
          <w:rFonts w:hint="eastAsia"/>
          <w:color w:val="auto"/>
          <w:lang w:val="en-US" w:eastAsia="zh-CN"/>
        </w:rPr>
        <w:t xml:space="preserve">n79 </w:t>
      </w:r>
      <w:r>
        <w:rPr>
          <w:color w:val="auto"/>
          <w:lang w:val="en-US" w:eastAsia="zh-CN"/>
        </w:rPr>
        <w:t>Rx</w:t>
      </w:r>
      <w:r>
        <w:rPr>
          <w:rFonts w:hint="eastAsia"/>
          <w:color w:val="auto"/>
          <w:lang w:val="en-US" w:eastAsia="zh-CN"/>
        </w:rPr>
        <w:t>;</w:t>
      </w:r>
    </w:p>
    <w:p w14:paraId="2C980312" w14:textId="5A40387A" w:rsidR="00F428C0" w:rsidRDefault="00F428C0" w:rsidP="00F428C0">
      <w:pPr>
        <w:pStyle w:val="EditorsNote"/>
        <w:keepLines w:val="0"/>
        <w:widowControl w:val="0"/>
        <w:overflowPunct w:val="0"/>
        <w:autoSpaceDE w:val="0"/>
        <w:autoSpaceDN w:val="0"/>
        <w:adjustRightInd w:val="0"/>
        <w:ind w:left="0" w:firstLine="284"/>
        <w:textAlignment w:val="baseline"/>
        <w:rPr>
          <w:color w:val="auto"/>
          <w:lang w:val="en-US" w:eastAsia="zh-CN"/>
        </w:rPr>
      </w:pPr>
      <w:r>
        <w:rPr>
          <w:color w:val="auto"/>
          <w:lang w:val="en-US" w:eastAsia="zh-CN"/>
        </w:rPr>
        <w:t>IMD</w:t>
      </w:r>
      <w:r>
        <w:rPr>
          <w:rFonts w:hint="eastAsia"/>
          <w:color w:val="auto"/>
          <w:lang w:val="en-US" w:eastAsia="zh-CN"/>
        </w:rPr>
        <w:t>3 issue</w:t>
      </w:r>
      <w:r>
        <w:rPr>
          <w:color w:val="auto"/>
          <w:lang w:val="en-US" w:eastAsia="zh-CN"/>
        </w:rPr>
        <w:t xml:space="preserve"> caused by </w:t>
      </w:r>
      <w:r>
        <w:rPr>
          <w:rFonts w:hint="eastAsia"/>
          <w:color w:val="auto"/>
          <w:lang w:val="en-US" w:eastAsia="zh-CN"/>
        </w:rPr>
        <w:t>n39</w:t>
      </w:r>
      <w:r>
        <w:rPr>
          <w:color w:val="auto"/>
          <w:lang w:val="en-US" w:eastAsia="zh-CN"/>
        </w:rPr>
        <w:t>+</w:t>
      </w:r>
      <w:r>
        <w:rPr>
          <w:rFonts w:hint="eastAsia"/>
          <w:color w:val="auto"/>
          <w:lang w:val="en-US" w:eastAsia="zh-CN"/>
        </w:rPr>
        <w:t>n79</w:t>
      </w:r>
      <w:r>
        <w:rPr>
          <w:color w:val="auto"/>
          <w:lang w:val="en-US" w:eastAsia="zh-CN"/>
        </w:rPr>
        <w:t xml:space="preserve"> fall into its own band n</w:t>
      </w:r>
      <w:r>
        <w:rPr>
          <w:rFonts w:hint="eastAsia"/>
          <w:color w:val="auto"/>
          <w:lang w:val="en-US" w:eastAsia="zh-CN"/>
        </w:rPr>
        <w:t>8</w:t>
      </w:r>
      <w:r>
        <w:rPr>
          <w:color w:val="auto"/>
          <w:lang w:val="en-US" w:eastAsia="zh-CN"/>
        </w:rPr>
        <w:t xml:space="preserve"> Rx</w:t>
      </w:r>
      <w:r>
        <w:rPr>
          <w:rFonts w:hint="eastAsia"/>
          <w:color w:val="auto"/>
          <w:lang w:val="en-US" w:eastAsia="zh-CN"/>
        </w:rPr>
        <w:t>;</w:t>
      </w:r>
    </w:p>
    <w:p w14:paraId="5EBA8F85" w14:textId="26DB32E6" w:rsidR="00F428C0" w:rsidRDefault="00F428C0" w:rsidP="00F428C0">
      <w:pPr>
        <w:pStyle w:val="EditorsNote"/>
        <w:keepLines w:val="0"/>
        <w:widowControl w:val="0"/>
        <w:overflowPunct w:val="0"/>
        <w:autoSpaceDE w:val="0"/>
        <w:autoSpaceDN w:val="0"/>
        <w:adjustRightInd w:val="0"/>
        <w:ind w:left="0" w:firstLine="284"/>
        <w:textAlignment w:val="baseline"/>
        <w:rPr>
          <w:color w:val="auto"/>
          <w:lang w:val="en-US" w:eastAsia="zh-CN"/>
        </w:rPr>
      </w:pPr>
      <w:r>
        <w:rPr>
          <w:color w:val="auto"/>
          <w:lang w:val="en-US" w:eastAsia="zh-CN"/>
        </w:rPr>
        <w:t>IMD</w:t>
      </w:r>
      <w:r>
        <w:rPr>
          <w:rFonts w:hint="eastAsia"/>
          <w:color w:val="auto"/>
          <w:lang w:val="en-US" w:eastAsia="zh-CN"/>
        </w:rPr>
        <w:t>4 issue</w:t>
      </w:r>
      <w:r>
        <w:rPr>
          <w:color w:val="auto"/>
          <w:lang w:val="en-US" w:eastAsia="zh-CN"/>
        </w:rPr>
        <w:t xml:space="preserve"> caused by </w:t>
      </w:r>
      <w:r>
        <w:rPr>
          <w:rFonts w:hint="eastAsia"/>
          <w:color w:val="auto"/>
          <w:lang w:val="en-US" w:eastAsia="zh-CN"/>
        </w:rPr>
        <w:t>n8</w:t>
      </w:r>
      <w:r>
        <w:rPr>
          <w:color w:val="auto"/>
          <w:lang w:val="en-US" w:eastAsia="zh-CN"/>
        </w:rPr>
        <w:t>+</w:t>
      </w:r>
      <w:r>
        <w:rPr>
          <w:rFonts w:hint="eastAsia"/>
          <w:color w:val="auto"/>
          <w:lang w:val="en-US" w:eastAsia="zh-CN"/>
        </w:rPr>
        <w:t>n79</w:t>
      </w:r>
      <w:r>
        <w:rPr>
          <w:color w:val="auto"/>
          <w:lang w:val="en-US" w:eastAsia="zh-CN"/>
        </w:rPr>
        <w:t xml:space="preserve"> fall into its own band n</w:t>
      </w:r>
      <w:r>
        <w:rPr>
          <w:rFonts w:hint="eastAsia"/>
          <w:color w:val="auto"/>
          <w:lang w:val="en-US" w:eastAsia="zh-CN"/>
        </w:rPr>
        <w:t>39</w:t>
      </w:r>
      <w:r>
        <w:rPr>
          <w:color w:val="auto"/>
          <w:lang w:val="en-US" w:eastAsia="zh-CN"/>
        </w:rPr>
        <w:t xml:space="preserve"> Rx</w:t>
      </w:r>
      <w:r>
        <w:rPr>
          <w:rFonts w:hint="eastAsia"/>
          <w:color w:val="auto"/>
          <w:lang w:val="en-US" w:eastAsia="zh-CN"/>
        </w:rPr>
        <w:t>.</w:t>
      </w:r>
    </w:p>
    <w:p w14:paraId="3620D42F" w14:textId="4E228187" w:rsidR="00F428C0" w:rsidRPr="006A0293" w:rsidRDefault="00F428C0" w:rsidP="006A0293">
      <w:pPr>
        <w:pStyle w:val="41"/>
      </w:pPr>
      <w:bookmarkStart w:id="542" w:name="_Toc136288483"/>
      <w:r>
        <w:t>5.51.2.2</w:t>
      </w:r>
      <w:r>
        <w:tab/>
      </w:r>
      <w:r w:rsidRPr="006A0293">
        <w:t>REFSENS requirements</w:t>
      </w:r>
      <w:bookmarkEnd w:id="542"/>
    </w:p>
    <w:p w14:paraId="2478D403" w14:textId="54F87228" w:rsidR="00F428C0" w:rsidRDefault="00F428C0" w:rsidP="00F428C0">
      <w:pPr>
        <w:spacing w:after="120"/>
        <w:rPr>
          <w:rFonts w:eastAsia="宋体"/>
          <w:kern w:val="2"/>
          <w:lang w:val="en-US" w:eastAsia="zh-CN"/>
        </w:rPr>
      </w:pPr>
      <w:r>
        <w:t>Based on co-existence studies additional MSD is needed to be defined</w:t>
      </w:r>
      <w:r>
        <w:rPr>
          <w:rFonts w:eastAsia="宋体" w:hint="eastAsia"/>
          <w:lang w:val="en-US" w:eastAsia="zh-CN"/>
        </w:rPr>
        <w:t>, shown in table 5</w:t>
      </w:r>
      <w:r>
        <w:t>.</w:t>
      </w:r>
      <w:r>
        <w:rPr>
          <w:rFonts w:eastAsia="宋体" w:cs="Arial"/>
          <w:lang w:val="en-US" w:eastAsia="zh-CN"/>
        </w:rPr>
        <w:t>51</w:t>
      </w:r>
      <w:r>
        <w:t>.</w:t>
      </w:r>
      <w:r>
        <w:rPr>
          <w:rFonts w:eastAsia="宋体" w:hint="eastAsia"/>
          <w:lang w:val="en-US" w:eastAsia="zh-CN"/>
        </w:rPr>
        <w:t>2.2</w:t>
      </w:r>
      <w:r>
        <w:t>-</w:t>
      </w:r>
      <w:r>
        <w:rPr>
          <w:lang w:val="en-US" w:eastAsia="zh-TW"/>
        </w:rPr>
        <w:t>1</w:t>
      </w:r>
      <w:r>
        <w:t>.</w:t>
      </w:r>
      <w:r>
        <w:rPr>
          <w:rFonts w:eastAsia="宋体" w:hint="eastAsia"/>
          <w:lang w:val="en-US" w:eastAsia="zh-CN"/>
        </w:rPr>
        <w:t>, where some MSD requirements are reused form DC_8_n39-n79.</w:t>
      </w:r>
    </w:p>
    <w:p w14:paraId="4A6A2EC3" w14:textId="0CA4993D" w:rsidR="00F428C0" w:rsidRPr="006A0293" w:rsidRDefault="00F428C0" w:rsidP="00F428C0">
      <w:pPr>
        <w:pStyle w:val="TH"/>
      </w:pPr>
      <w:r w:rsidRPr="006A0293">
        <w:t>T</w:t>
      </w:r>
      <w:r>
        <w:t xml:space="preserve">able </w:t>
      </w:r>
      <w:r w:rsidRPr="00F428C0">
        <w:t>5.</w:t>
      </w:r>
      <w:r>
        <w:t>51</w:t>
      </w:r>
      <w:r w:rsidRPr="006A0293">
        <w:t>.2.2-1</w:t>
      </w:r>
      <w:r>
        <w:t xml:space="preserve">: </w:t>
      </w:r>
      <w:r w:rsidRPr="006A0293">
        <w:t>3</w:t>
      </w:r>
      <w:r>
        <w:t>DL/2UL interband Reference sensitivity QPSK PREFSENS and uplink/downlink configurations</w:t>
      </w:r>
    </w:p>
    <w:tbl>
      <w:tblPr>
        <w:tblW w:w="46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6"/>
        <w:gridCol w:w="646"/>
        <w:gridCol w:w="1032"/>
        <w:gridCol w:w="1092"/>
        <w:gridCol w:w="854"/>
        <w:gridCol w:w="1032"/>
        <w:gridCol w:w="901"/>
        <w:gridCol w:w="677"/>
      </w:tblGrid>
      <w:tr w:rsidR="00F428C0" w14:paraId="6F4AF019" w14:textId="77777777" w:rsidTr="003F2E5F">
        <w:trPr>
          <w:trHeight w:val="648"/>
          <w:jc w:val="center"/>
        </w:trPr>
        <w:tc>
          <w:tcPr>
            <w:tcW w:w="1484" w:type="pct"/>
            <w:tcBorders>
              <w:top w:val="single" w:sz="4" w:space="0" w:color="auto"/>
              <w:left w:val="single" w:sz="4" w:space="0" w:color="auto"/>
              <w:bottom w:val="single" w:sz="4" w:space="0" w:color="auto"/>
              <w:right w:val="single" w:sz="4" w:space="0" w:color="auto"/>
            </w:tcBorders>
            <w:vAlign w:val="center"/>
          </w:tcPr>
          <w:p w14:paraId="6690C71A" w14:textId="77777777" w:rsidR="00F428C0" w:rsidRDefault="00F428C0" w:rsidP="003F2E5F">
            <w:pPr>
              <w:pStyle w:val="TAH"/>
            </w:pPr>
            <w:r>
              <w:rPr>
                <w:rFonts w:eastAsia="宋体" w:hint="eastAsia"/>
                <w:lang w:val="en-US" w:eastAsia="zh-CN"/>
              </w:rPr>
              <w:t xml:space="preserve"> NR CA </w:t>
            </w:r>
            <w:r>
              <w:t>Configuration</w:t>
            </w:r>
          </w:p>
        </w:tc>
        <w:tc>
          <w:tcPr>
            <w:tcW w:w="356" w:type="pct"/>
            <w:tcBorders>
              <w:top w:val="single" w:sz="4" w:space="0" w:color="auto"/>
              <w:left w:val="single" w:sz="4" w:space="0" w:color="auto"/>
              <w:bottom w:val="single" w:sz="4" w:space="0" w:color="auto"/>
              <w:right w:val="single" w:sz="4" w:space="0" w:color="auto"/>
            </w:tcBorders>
            <w:vAlign w:val="center"/>
          </w:tcPr>
          <w:p w14:paraId="5B332F99" w14:textId="77777777" w:rsidR="00F428C0" w:rsidRDefault="00F428C0" w:rsidP="003F2E5F">
            <w:pPr>
              <w:pStyle w:val="TAH"/>
            </w:pPr>
            <w:r>
              <w:rPr>
                <w:lang w:eastAsia="ja-JP"/>
              </w:rPr>
              <w:t>NR</w:t>
            </w:r>
            <w:r>
              <w:t xml:space="preserve"> band</w:t>
            </w:r>
          </w:p>
        </w:tc>
        <w:tc>
          <w:tcPr>
            <w:tcW w:w="585" w:type="pct"/>
            <w:tcBorders>
              <w:top w:val="single" w:sz="4" w:space="0" w:color="auto"/>
              <w:left w:val="single" w:sz="4" w:space="0" w:color="auto"/>
              <w:bottom w:val="single" w:sz="4" w:space="0" w:color="auto"/>
              <w:right w:val="single" w:sz="4" w:space="0" w:color="auto"/>
            </w:tcBorders>
            <w:vAlign w:val="center"/>
          </w:tcPr>
          <w:p w14:paraId="55B5E3C9" w14:textId="77777777" w:rsidR="00F428C0" w:rsidRDefault="00F428C0" w:rsidP="003F2E5F">
            <w:pPr>
              <w:pStyle w:val="TAH"/>
            </w:pPr>
            <w:r>
              <w:t>UL F</w:t>
            </w:r>
            <w:r>
              <w:rPr>
                <w:vertAlign w:val="subscript"/>
              </w:rPr>
              <w:t>c</w:t>
            </w:r>
            <w:r>
              <w:t xml:space="preserve"> </w:t>
            </w:r>
            <w:r>
              <w:br/>
              <w:t>(MHz)</w:t>
            </w:r>
          </w:p>
        </w:tc>
        <w:tc>
          <w:tcPr>
            <w:tcW w:w="619" w:type="pct"/>
            <w:tcBorders>
              <w:top w:val="single" w:sz="4" w:space="0" w:color="auto"/>
              <w:left w:val="single" w:sz="4" w:space="0" w:color="auto"/>
              <w:bottom w:val="single" w:sz="4" w:space="0" w:color="auto"/>
              <w:right w:val="single" w:sz="4" w:space="0" w:color="auto"/>
            </w:tcBorders>
            <w:vAlign w:val="center"/>
          </w:tcPr>
          <w:p w14:paraId="3DF082BE" w14:textId="77777777" w:rsidR="00F428C0" w:rsidRDefault="00F428C0" w:rsidP="003F2E5F">
            <w:pPr>
              <w:pStyle w:val="TAH"/>
            </w:pPr>
            <w:r>
              <w:t xml:space="preserve">UL/DL BW </w:t>
            </w:r>
            <w:r>
              <w:br/>
              <w:t>(MHz)</w:t>
            </w:r>
          </w:p>
        </w:tc>
        <w:tc>
          <w:tcPr>
            <w:tcW w:w="485" w:type="pct"/>
            <w:tcBorders>
              <w:top w:val="single" w:sz="4" w:space="0" w:color="auto"/>
              <w:left w:val="single" w:sz="4" w:space="0" w:color="auto"/>
              <w:bottom w:val="single" w:sz="4" w:space="0" w:color="auto"/>
              <w:right w:val="single" w:sz="4" w:space="0" w:color="auto"/>
            </w:tcBorders>
            <w:vAlign w:val="center"/>
          </w:tcPr>
          <w:p w14:paraId="4ED47C01" w14:textId="77777777" w:rsidR="00F428C0" w:rsidRDefault="00F428C0" w:rsidP="003F2E5F">
            <w:pPr>
              <w:pStyle w:val="TAH"/>
            </w:pPr>
            <w:r>
              <w:t xml:space="preserve">UL </w:t>
            </w:r>
            <w:r>
              <w:br/>
              <w:t>L</w:t>
            </w:r>
            <w:r>
              <w:rPr>
                <w:vertAlign w:val="subscript"/>
              </w:rPr>
              <w:t>CRB</w:t>
            </w:r>
          </w:p>
        </w:tc>
        <w:tc>
          <w:tcPr>
            <w:tcW w:w="585" w:type="pct"/>
            <w:tcBorders>
              <w:top w:val="single" w:sz="4" w:space="0" w:color="auto"/>
              <w:left w:val="single" w:sz="4" w:space="0" w:color="auto"/>
              <w:bottom w:val="single" w:sz="4" w:space="0" w:color="auto"/>
              <w:right w:val="single" w:sz="4" w:space="0" w:color="auto"/>
            </w:tcBorders>
            <w:vAlign w:val="center"/>
          </w:tcPr>
          <w:p w14:paraId="48A6090E" w14:textId="77777777" w:rsidR="00F428C0" w:rsidRDefault="00F428C0" w:rsidP="003F2E5F">
            <w:pPr>
              <w:pStyle w:val="TAH"/>
            </w:pPr>
            <w:r>
              <w:t>DL F</w:t>
            </w:r>
            <w:r>
              <w:rPr>
                <w:vertAlign w:val="subscript"/>
              </w:rPr>
              <w:t>c</w:t>
            </w:r>
            <w:r>
              <w:t xml:space="preserve"> (MHz)</w:t>
            </w:r>
          </w:p>
        </w:tc>
        <w:tc>
          <w:tcPr>
            <w:tcW w:w="511" w:type="pct"/>
            <w:tcBorders>
              <w:top w:val="single" w:sz="4" w:space="0" w:color="auto"/>
              <w:left w:val="single" w:sz="4" w:space="0" w:color="auto"/>
              <w:bottom w:val="single" w:sz="4" w:space="0" w:color="auto"/>
              <w:right w:val="single" w:sz="4" w:space="0" w:color="auto"/>
            </w:tcBorders>
            <w:vAlign w:val="center"/>
          </w:tcPr>
          <w:p w14:paraId="24B63DFF" w14:textId="77777777" w:rsidR="00F428C0" w:rsidRDefault="00F428C0" w:rsidP="003F2E5F">
            <w:pPr>
              <w:pStyle w:val="TAH"/>
            </w:pPr>
            <w:r>
              <w:t xml:space="preserve">MSD </w:t>
            </w:r>
            <w:r>
              <w:br/>
              <w:t>(dB)</w:t>
            </w:r>
          </w:p>
        </w:tc>
        <w:tc>
          <w:tcPr>
            <w:tcW w:w="373" w:type="pct"/>
            <w:tcBorders>
              <w:top w:val="single" w:sz="4" w:space="0" w:color="auto"/>
              <w:left w:val="single" w:sz="4" w:space="0" w:color="auto"/>
              <w:bottom w:val="single" w:sz="4" w:space="0" w:color="auto"/>
              <w:right w:val="single" w:sz="4" w:space="0" w:color="auto"/>
            </w:tcBorders>
            <w:vAlign w:val="center"/>
          </w:tcPr>
          <w:p w14:paraId="7E75264A" w14:textId="77777777" w:rsidR="00F428C0" w:rsidRDefault="00F428C0" w:rsidP="003F2E5F">
            <w:pPr>
              <w:pStyle w:val="TAH"/>
            </w:pPr>
            <w:r>
              <w:t>IMD order</w:t>
            </w:r>
          </w:p>
        </w:tc>
      </w:tr>
      <w:tr w:rsidR="00F428C0" w14:paraId="1F2722D3" w14:textId="77777777" w:rsidTr="003F2E5F">
        <w:trPr>
          <w:trHeight w:val="305"/>
          <w:jc w:val="center"/>
        </w:trPr>
        <w:tc>
          <w:tcPr>
            <w:tcW w:w="1484" w:type="pct"/>
            <w:tcBorders>
              <w:top w:val="single" w:sz="4" w:space="0" w:color="auto"/>
              <w:left w:val="single" w:sz="4" w:space="0" w:color="auto"/>
              <w:bottom w:val="nil"/>
              <w:right w:val="single" w:sz="4" w:space="0" w:color="auto"/>
            </w:tcBorders>
            <w:vAlign w:val="center"/>
          </w:tcPr>
          <w:p w14:paraId="28E9DBCE" w14:textId="77777777" w:rsidR="00F428C0" w:rsidRDefault="00F428C0" w:rsidP="003F2E5F">
            <w:pPr>
              <w:pStyle w:val="TAC"/>
              <w:rPr>
                <w:lang w:eastAsia="zh-TW"/>
              </w:rPr>
            </w:pPr>
            <w:r>
              <w:rPr>
                <w:rFonts w:hint="eastAsia"/>
                <w:szCs w:val="18"/>
                <w:lang w:eastAsia="zh-CN"/>
              </w:rPr>
              <w:t>CA</w:t>
            </w:r>
            <w:r>
              <w:rPr>
                <w:szCs w:val="18"/>
              </w:rPr>
              <w:t>_</w:t>
            </w:r>
            <w:r>
              <w:rPr>
                <w:rFonts w:hint="eastAsia"/>
                <w:szCs w:val="18"/>
                <w:lang w:val="en-US" w:eastAsia="zh-CN"/>
              </w:rPr>
              <w:t>n8</w:t>
            </w:r>
            <w:r>
              <w:rPr>
                <w:szCs w:val="18"/>
                <w:lang w:val="sv-SE" w:eastAsia="ja-JP"/>
              </w:rPr>
              <w:t>-</w:t>
            </w:r>
            <w:r>
              <w:rPr>
                <w:rFonts w:hint="eastAsia"/>
                <w:szCs w:val="18"/>
                <w:lang w:val="en-US" w:eastAsia="zh-CN"/>
              </w:rPr>
              <w:t>n39</w:t>
            </w:r>
            <w:r>
              <w:rPr>
                <w:rFonts w:eastAsia="宋体" w:hint="eastAsia"/>
                <w:szCs w:val="18"/>
                <w:lang w:val="en-US" w:eastAsia="zh-CN"/>
              </w:rPr>
              <w:t>-n79</w:t>
            </w:r>
          </w:p>
        </w:tc>
        <w:tc>
          <w:tcPr>
            <w:tcW w:w="356" w:type="pct"/>
            <w:tcBorders>
              <w:top w:val="single" w:sz="4" w:space="0" w:color="auto"/>
              <w:left w:val="single" w:sz="4" w:space="0" w:color="auto"/>
              <w:bottom w:val="single" w:sz="4" w:space="0" w:color="auto"/>
              <w:right w:val="single" w:sz="4" w:space="0" w:color="auto"/>
            </w:tcBorders>
            <w:vAlign w:val="center"/>
          </w:tcPr>
          <w:p w14:paraId="2EA236E4" w14:textId="77777777" w:rsidR="00F428C0" w:rsidRDefault="00F428C0" w:rsidP="003F2E5F">
            <w:pPr>
              <w:keepNext/>
              <w:keepLines/>
              <w:spacing w:after="0"/>
              <w:jc w:val="center"/>
              <w:rPr>
                <w:lang w:eastAsia="zh-TW"/>
              </w:rPr>
            </w:pPr>
            <w:r>
              <w:rPr>
                <w:rFonts w:ascii="Arial" w:eastAsia="宋体" w:hAnsi="Arial" w:cs="Arial" w:hint="eastAsia"/>
                <w:sz w:val="18"/>
                <w:lang w:val="en-US" w:eastAsia="zh-CN"/>
              </w:rPr>
              <w:t>n8</w:t>
            </w:r>
          </w:p>
        </w:tc>
        <w:tc>
          <w:tcPr>
            <w:tcW w:w="585" w:type="pct"/>
            <w:tcBorders>
              <w:top w:val="single" w:sz="4" w:space="0" w:color="auto"/>
              <w:left w:val="single" w:sz="4" w:space="0" w:color="auto"/>
              <w:bottom w:val="single" w:sz="4" w:space="0" w:color="auto"/>
              <w:right w:val="single" w:sz="4" w:space="0" w:color="auto"/>
            </w:tcBorders>
            <w:noWrap/>
            <w:vAlign w:val="center"/>
          </w:tcPr>
          <w:p w14:paraId="2020A67E" w14:textId="77777777" w:rsidR="00F428C0" w:rsidRDefault="00F428C0" w:rsidP="003F2E5F">
            <w:pPr>
              <w:pStyle w:val="TAC"/>
              <w:rPr>
                <w:lang w:val="en-US" w:eastAsia="zh-TW"/>
              </w:rPr>
            </w:pPr>
            <w:r>
              <w:rPr>
                <w:rFonts w:cs="Arial" w:hint="eastAsia"/>
                <w:kern w:val="2"/>
                <w:szCs w:val="24"/>
                <w:lang w:val="en-US" w:eastAsia="zh-CN"/>
              </w:rPr>
              <w:t>900</w:t>
            </w:r>
          </w:p>
        </w:tc>
        <w:tc>
          <w:tcPr>
            <w:tcW w:w="619" w:type="pct"/>
            <w:tcBorders>
              <w:top w:val="single" w:sz="4" w:space="0" w:color="auto"/>
              <w:left w:val="single" w:sz="4" w:space="0" w:color="auto"/>
              <w:bottom w:val="single" w:sz="4" w:space="0" w:color="auto"/>
              <w:right w:val="single" w:sz="4" w:space="0" w:color="auto"/>
            </w:tcBorders>
            <w:noWrap/>
            <w:vAlign w:val="center"/>
          </w:tcPr>
          <w:p w14:paraId="1F9FE533" w14:textId="77777777" w:rsidR="00F428C0" w:rsidRDefault="00F428C0" w:rsidP="003F2E5F">
            <w:pPr>
              <w:pStyle w:val="TAC"/>
              <w:rPr>
                <w:lang w:eastAsia="zh-TW"/>
              </w:rPr>
            </w:pPr>
            <w:r>
              <w:rPr>
                <w:rFonts w:eastAsia="Malgun Gothic" w:cs="Arial"/>
                <w:kern w:val="2"/>
                <w:szCs w:val="24"/>
                <w:lang w:eastAsia="ko-KR"/>
              </w:rPr>
              <w:t>5</w:t>
            </w:r>
          </w:p>
        </w:tc>
        <w:tc>
          <w:tcPr>
            <w:tcW w:w="485" w:type="pct"/>
            <w:tcBorders>
              <w:top w:val="single" w:sz="4" w:space="0" w:color="auto"/>
              <w:left w:val="single" w:sz="4" w:space="0" w:color="auto"/>
              <w:bottom w:val="single" w:sz="4" w:space="0" w:color="auto"/>
              <w:right w:val="single" w:sz="4" w:space="0" w:color="auto"/>
            </w:tcBorders>
            <w:noWrap/>
            <w:vAlign w:val="center"/>
          </w:tcPr>
          <w:p w14:paraId="54289C8F" w14:textId="77777777" w:rsidR="00F428C0" w:rsidRDefault="00F428C0" w:rsidP="003F2E5F">
            <w:pPr>
              <w:pStyle w:val="TAC"/>
              <w:rPr>
                <w:lang w:eastAsia="zh-TW"/>
              </w:rPr>
            </w:pPr>
            <w:r>
              <w:rPr>
                <w:rFonts w:eastAsia="Malgun Gothic" w:cs="Arial"/>
                <w:kern w:val="2"/>
                <w:szCs w:val="24"/>
                <w:lang w:eastAsia="ko-KR"/>
              </w:rPr>
              <w:t>25</w:t>
            </w:r>
          </w:p>
        </w:tc>
        <w:tc>
          <w:tcPr>
            <w:tcW w:w="585" w:type="pct"/>
            <w:tcBorders>
              <w:top w:val="single" w:sz="4" w:space="0" w:color="auto"/>
              <w:left w:val="single" w:sz="4" w:space="0" w:color="auto"/>
              <w:bottom w:val="single" w:sz="4" w:space="0" w:color="auto"/>
              <w:right w:val="single" w:sz="4" w:space="0" w:color="auto"/>
            </w:tcBorders>
            <w:noWrap/>
            <w:vAlign w:val="center"/>
          </w:tcPr>
          <w:p w14:paraId="350AFB48" w14:textId="77777777" w:rsidR="00F428C0" w:rsidRDefault="00F428C0" w:rsidP="003F2E5F">
            <w:pPr>
              <w:pStyle w:val="TAC"/>
              <w:rPr>
                <w:lang w:val="en-US" w:eastAsia="zh-TW"/>
              </w:rPr>
            </w:pPr>
            <w:r>
              <w:rPr>
                <w:rFonts w:cs="Arial" w:hint="eastAsia"/>
                <w:kern w:val="2"/>
                <w:szCs w:val="24"/>
                <w:lang w:val="en-US" w:eastAsia="zh-CN"/>
              </w:rPr>
              <w:t>945</w:t>
            </w:r>
          </w:p>
        </w:tc>
        <w:tc>
          <w:tcPr>
            <w:tcW w:w="511" w:type="pct"/>
            <w:tcBorders>
              <w:top w:val="single" w:sz="4" w:space="0" w:color="auto"/>
              <w:left w:val="single" w:sz="4" w:space="0" w:color="auto"/>
              <w:right w:val="single" w:sz="4" w:space="0" w:color="auto"/>
            </w:tcBorders>
            <w:noWrap/>
            <w:vAlign w:val="center"/>
          </w:tcPr>
          <w:p w14:paraId="0156D120" w14:textId="77777777" w:rsidR="00F428C0" w:rsidRDefault="00F428C0" w:rsidP="003F2E5F">
            <w:pPr>
              <w:pStyle w:val="TAC"/>
              <w:rPr>
                <w:lang w:eastAsia="zh-TW"/>
              </w:rPr>
            </w:pPr>
            <w:r>
              <w:rPr>
                <w:rFonts w:eastAsia="Malgun Gothic" w:cs="Arial"/>
                <w:kern w:val="2"/>
                <w:szCs w:val="24"/>
                <w:lang w:eastAsia="ko-KR"/>
              </w:rPr>
              <w:t>N/A</w:t>
            </w:r>
          </w:p>
        </w:tc>
        <w:tc>
          <w:tcPr>
            <w:tcW w:w="373" w:type="pct"/>
            <w:tcBorders>
              <w:top w:val="single" w:sz="4" w:space="0" w:color="auto"/>
              <w:left w:val="single" w:sz="4" w:space="0" w:color="auto"/>
              <w:bottom w:val="single" w:sz="4" w:space="0" w:color="auto"/>
              <w:right w:val="single" w:sz="4" w:space="0" w:color="auto"/>
            </w:tcBorders>
            <w:vAlign w:val="center"/>
          </w:tcPr>
          <w:p w14:paraId="7AA1758A" w14:textId="77777777" w:rsidR="00F428C0" w:rsidRDefault="00F428C0" w:rsidP="003F2E5F">
            <w:pPr>
              <w:pStyle w:val="TAC"/>
              <w:rPr>
                <w:lang w:eastAsia="zh-TW"/>
              </w:rPr>
            </w:pPr>
            <w:r>
              <w:rPr>
                <w:rFonts w:eastAsia="Malgun Gothic" w:cs="Arial"/>
                <w:kern w:val="2"/>
                <w:szCs w:val="24"/>
                <w:lang w:eastAsia="ko-KR"/>
              </w:rPr>
              <w:t>N/A</w:t>
            </w:r>
          </w:p>
        </w:tc>
      </w:tr>
      <w:tr w:rsidR="00F428C0" w14:paraId="1B103B03" w14:textId="77777777" w:rsidTr="003F2E5F">
        <w:trPr>
          <w:trHeight w:val="306"/>
          <w:jc w:val="center"/>
        </w:trPr>
        <w:tc>
          <w:tcPr>
            <w:tcW w:w="1484" w:type="pct"/>
            <w:tcBorders>
              <w:top w:val="nil"/>
              <w:left w:val="single" w:sz="4" w:space="0" w:color="auto"/>
              <w:bottom w:val="nil"/>
              <w:right w:val="single" w:sz="4" w:space="0" w:color="auto"/>
            </w:tcBorders>
            <w:vAlign w:val="center"/>
          </w:tcPr>
          <w:p w14:paraId="3B6FC90D" w14:textId="77777777" w:rsidR="00F428C0" w:rsidRDefault="00F428C0" w:rsidP="003F2E5F">
            <w:pPr>
              <w:spacing w:after="0"/>
              <w:rPr>
                <w:rFonts w:ascii="Arial" w:hAnsi="Arial" w:cs="Arial"/>
                <w:kern w:val="2"/>
                <w:sz w:val="18"/>
                <w:lang w:eastAsia="zh-TW"/>
              </w:rPr>
            </w:pPr>
          </w:p>
        </w:tc>
        <w:tc>
          <w:tcPr>
            <w:tcW w:w="356" w:type="pct"/>
            <w:tcBorders>
              <w:top w:val="single" w:sz="4" w:space="0" w:color="auto"/>
              <w:left w:val="single" w:sz="4" w:space="0" w:color="auto"/>
              <w:bottom w:val="single" w:sz="4" w:space="0" w:color="auto"/>
              <w:right w:val="single" w:sz="4" w:space="0" w:color="auto"/>
            </w:tcBorders>
            <w:vAlign w:val="center"/>
          </w:tcPr>
          <w:p w14:paraId="4A80CDBD" w14:textId="77777777" w:rsidR="00F428C0" w:rsidRDefault="00F428C0" w:rsidP="003F2E5F">
            <w:pPr>
              <w:keepNext/>
              <w:keepLines/>
              <w:spacing w:after="0"/>
              <w:jc w:val="center"/>
              <w:rPr>
                <w:lang w:eastAsia="zh-TW"/>
              </w:rPr>
            </w:pPr>
            <w:r>
              <w:rPr>
                <w:rFonts w:ascii="Arial" w:hAnsi="Arial" w:cs="Arial"/>
                <w:sz w:val="18"/>
                <w:lang w:val="zh-CN" w:eastAsia="zh-TW"/>
              </w:rPr>
              <w:t>n</w:t>
            </w:r>
            <w:r>
              <w:rPr>
                <w:rFonts w:ascii="Arial" w:eastAsia="宋体" w:hAnsi="Arial" w:cs="Arial" w:hint="eastAsia"/>
                <w:sz w:val="18"/>
                <w:lang w:val="en-US" w:eastAsia="zh-CN"/>
              </w:rPr>
              <w:t>39</w:t>
            </w:r>
          </w:p>
        </w:tc>
        <w:tc>
          <w:tcPr>
            <w:tcW w:w="585" w:type="pct"/>
            <w:tcBorders>
              <w:top w:val="single" w:sz="4" w:space="0" w:color="auto"/>
              <w:left w:val="single" w:sz="4" w:space="0" w:color="auto"/>
              <w:bottom w:val="single" w:sz="4" w:space="0" w:color="auto"/>
              <w:right w:val="single" w:sz="4" w:space="0" w:color="auto"/>
            </w:tcBorders>
            <w:noWrap/>
            <w:vAlign w:val="center"/>
          </w:tcPr>
          <w:p w14:paraId="4A61B994" w14:textId="77777777" w:rsidR="00F428C0" w:rsidRDefault="00F428C0" w:rsidP="003F2E5F">
            <w:pPr>
              <w:pStyle w:val="TAC"/>
              <w:rPr>
                <w:lang w:val="en-US" w:eastAsia="zh-TW"/>
              </w:rPr>
            </w:pPr>
            <w:r>
              <w:rPr>
                <w:rFonts w:cs="Arial" w:hint="eastAsia"/>
                <w:kern w:val="2"/>
                <w:szCs w:val="24"/>
                <w:lang w:val="en-US" w:eastAsia="zh-CN"/>
              </w:rPr>
              <w:t>1890</w:t>
            </w:r>
          </w:p>
        </w:tc>
        <w:tc>
          <w:tcPr>
            <w:tcW w:w="619" w:type="pct"/>
            <w:tcBorders>
              <w:top w:val="single" w:sz="4" w:space="0" w:color="auto"/>
              <w:left w:val="single" w:sz="4" w:space="0" w:color="auto"/>
              <w:bottom w:val="single" w:sz="4" w:space="0" w:color="auto"/>
              <w:right w:val="single" w:sz="4" w:space="0" w:color="auto"/>
            </w:tcBorders>
            <w:noWrap/>
            <w:vAlign w:val="center"/>
          </w:tcPr>
          <w:p w14:paraId="22194E84" w14:textId="77777777" w:rsidR="00F428C0" w:rsidRDefault="00F428C0" w:rsidP="003F2E5F">
            <w:pPr>
              <w:pStyle w:val="TAC"/>
              <w:rPr>
                <w:lang w:eastAsia="zh-TW"/>
              </w:rPr>
            </w:pPr>
            <w:r>
              <w:rPr>
                <w:rFonts w:cs="Arial"/>
                <w:kern w:val="2"/>
                <w:szCs w:val="24"/>
                <w:lang w:eastAsia="zh-CN"/>
              </w:rPr>
              <w:t>10</w:t>
            </w:r>
          </w:p>
        </w:tc>
        <w:tc>
          <w:tcPr>
            <w:tcW w:w="485" w:type="pct"/>
            <w:tcBorders>
              <w:top w:val="single" w:sz="4" w:space="0" w:color="auto"/>
              <w:left w:val="single" w:sz="4" w:space="0" w:color="auto"/>
              <w:bottom w:val="single" w:sz="4" w:space="0" w:color="auto"/>
              <w:right w:val="single" w:sz="4" w:space="0" w:color="auto"/>
            </w:tcBorders>
            <w:noWrap/>
            <w:vAlign w:val="center"/>
          </w:tcPr>
          <w:p w14:paraId="3FE5D912" w14:textId="77777777" w:rsidR="00F428C0" w:rsidRDefault="00F428C0" w:rsidP="003F2E5F">
            <w:pPr>
              <w:pStyle w:val="TAC"/>
              <w:rPr>
                <w:lang w:eastAsia="zh-TW"/>
              </w:rPr>
            </w:pPr>
            <w:r>
              <w:rPr>
                <w:rFonts w:cs="Arial"/>
                <w:kern w:val="2"/>
                <w:szCs w:val="24"/>
                <w:lang w:eastAsia="zh-CN"/>
              </w:rPr>
              <w:t>50</w:t>
            </w:r>
          </w:p>
        </w:tc>
        <w:tc>
          <w:tcPr>
            <w:tcW w:w="585" w:type="pct"/>
            <w:tcBorders>
              <w:top w:val="single" w:sz="4" w:space="0" w:color="auto"/>
              <w:left w:val="single" w:sz="4" w:space="0" w:color="auto"/>
              <w:bottom w:val="single" w:sz="4" w:space="0" w:color="auto"/>
              <w:right w:val="single" w:sz="4" w:space="0" w:color="auto"/>
            </w:tcBorders>
            <w:noWrap/>
            <w:vAlign w:val="center"/>
          </w:tcPr>
          <w:p w14:paraId="6FC56D70" w14:textId="77777777" w:rsidR="00F428C0" w:rsidRDefault="00F428C0" w:rsidP="003F2E5F">
            <w:pPr>
              <w:pStyle w:val="TAC"/>
              <w:rPr>
                <w:lang w:val="en-US" w:eastAsia="zh-TW"/>
              </w:rPr>
            </w:pPr>
            <w:r>
              <w:rPr>
                <w:rFonts w:cs="Arial" w:hint="eastAsia"/>
                <w:kern w:val="2"/>
                <w:szCs w:val="24"/>
                <w:lang w:val="en-US" w:eastAsia="zh-CN"/>
              </w:rPr>
              <w:t>1890</w:t>
            </w:r>
          </w:p>
        </w:tc>
        <w:tc>
          <w:tcPr>
            <w:tcW w:w="511" w:type="pct"/>
            <w:tcBorders>
              <w:top w:val="single" w:sz="4" w:space="0" w:color="auto"/>
              <w:left w:val="single" w:sz="4" w:space="0" w:color="auto"/>
              <w:bottom w:val="single" w:sz="4" w:space="0" w:color="auto"/>
              <w:right w:val="single" w:sz="4" w:space="0" w:color="auto"/>
            </w:tcBorders>
            <w:noWrap/>
            <w:vAlign w:val="center"/>
          </w:tcPr>
          <w:p w14:paraId="04046318" w14:textId="77777777" w:rsidR="00F428C0" w:rsidRDefault="00F428C0" w:rsidP="003F2E5F">
            <w:pPr>
              <w:pStyle w:val="TAC"/>
              <w:rPr>
                <w:lang w:eastAsia="zh-TW"/>
              </w:rPr>
            </w:pPr>
            <w:r>
              <w:rPr>
                <w:rFonts w:eastAsia="Malgun Gothic" w:cs="Arial"/>
                <w:kern w:val="2"/>
                <w:szCs w:val="24"/>
                <w:lang w:eastAsia="ko-KR"/>
              </w:rPr>
              <w:t>N/A</w:t>
            </w:r>
          </w:p>
        </w:tc>
        <w:tc>
          <w:tcPr>
            <w:tcW w:w="373" w:type="pct"/>
            <w:tcBorders>
              <w:top w:val="single" w:sz="4" w:space="0" w:color="auto"/>
              <w:left w:val="single" w:sz="4" w:space="0" w:color="auto"/>
              <w:bottom w:val="single" w:sz="4" w:space="0" w:color="auto"/>
              <w:right w:val="single" w:sz="4" w:space="0" w:color="auto"/>
            </w:tcBorders>
            <w:vAlign w:val="center"/>
          </w:tcPr>
          <w:p w14:paraId="375A3782" w14:textId="77777777" w:rsidR="00F428C0" w:rsidRDefault="00F428C0" w:rsidP="003F2E5F">
            <w:pPr>
              <w:pStyle w:val="TAC"/>
              <w:rPr>
                <w:lang w:eastAsia="zh-TW"/>
              </w:rPr>
            </w:pPr>
            <w:r>
              <w:rPr>
                <w:rFonts w:eastAsia="Malgun Gothic" w:cs="Arial"/>
                <w:kern w:val="2"/>
                <w:szCs w:val="24"/>
                <w:lang w:eastAsia="ko-KR"/>
              </w:rPr>
              <w:t>N/A</w:t>
            </w:r>
          </w:p>
        </w:tc>
      </w:tr>
      <w:tr w:rsidR="00F428C0" w14:paraId="7ED71388" w14:textId="77777777" w:rsidTr="003F2E5F">
        <w:trPr>
          <w:trHeight w:val="306"/>
          <w:jc w:val="center"/>
        </w:trPr>
        <w:tc>
          <w:tcPr>
            <w:tcW w:w="1484" w:type="pct"/>
            <w:tcBorders>
              <w:top w:val="nil"/>
              <w:left w:val="single" w:sz="4" w:space="0" w:color="auto"/>
              <w:bottom w:val="nil"/>
              <w:right w:val="single" w:sz="4" w:space="0" w:color="auto"/>
            </w:tcBorders>
            <w:vAlign w:val="center"/>
          </w:tcPr>
          <w:p w14:paraId="58B4B230" w14:textId="77777777" w:rsidR="00F428C0" w:rsidRDefault="00F428C0" w:rsidP="003F2E5F">
            <w:pPr>
              <w:spacing w:after="0"/>
              <w:rPr>
                <w:rFonts w:ascii="Arial" w:hAnsi="Arial" w:cs="Arial"/>
                <w:kern w:val="2"/>
                <w:sz w:val="18"/>
                <w:lang w:eastAsia="zh-TW"/>
              </w:rPr>
            </w:pPr>
          </w:p>
        </w:tc>
        <w:tc>
          <w:tcPr>
            <w:tcW w:w="356" w:type="pct"/>
            <w:tcBorders>
              <w:top w:val="single" w:sz="4" w:space="0" w:color="auto"/>
              <w:left w:val="single" w:sz="4" w:space="0" w:color="auto"/>
              <w:bottom w:val="single" w:sz="4" w:space="0" w:color="auto"/>
              <w:right w:val="single" w:sz="4" w:space="0" w:color="auto"/>
            </w:tcBorders>
            <w:vAlign w:val="center"/>
          </w:tcPr>
          <w:p w14:paraId="2724BBF2" w14:textId="77777777" w:rsidR="00F428C0" w:rsidRDefault="00F428C0" w:rsidP="003F2E5F">
            <w:pPr>
              <w:keepNext/>
              <w:keepLines/>
              <w:spacing w:after="0"/>
              <w:jc w:val="center"/>
              <w:rPr>
                <w:lang w:val="en-US" w:eastAsia="zh-TW"/>
              </w:rPr>
            </w:pPr>
            <w:r>
              <w:rPr>
                <w:rFonts w:ascii="Arial" w:eastAsia="宋体" w:hAnsi="Arial" w:cs="Arial" w:hint="eastAsia"/>
                <w:sz w:val="18"/>
                <w:lang w:val="en-US" w:eastAsia="zh-CN"/>
              </w:rPr>
              <w:t>n79</w:t>
            </w:r>
          </w:p>
        </w:tc>
        <w:tc>
          <w:tcPr>
            <w:tcW w:w="585" w:type="pct"/>
            <w:tcBorders>
              <w:top w:val="single" w:sz="4" w:space="0" w:color="auto"/>
              <w:left w:val="single" w:sz="4" w:space="0" w:color="auto"/>
              <w:bottom w:val="single" w:sz="4" w:space="0" w:color="auto"/>
              <w:right w:val="single" w:sz="4" w:space="0" w:color="auto"/>
            </w:tcBorders>
            <w:noWrap/>
            <w:vAlign w:val="center"/>
          </w:tcPr>
          <w:p w14:paraId="474B0AF4" w14:textId="77777777" w:rsidR="00F428C0" w:rsidRDefault="00F428C0" w:rsidP="003F2E5F">
            <w:pPr>
              <w:pStyle w:val="TAC"/>
              <w:rPr>
                <w:rFonts w:eastAsia="宋体"/>
                <w:lang w:val="en-US" w:eastAsia="zh-CN"/>
              </w:rPr>
            </w:pPr>
            <w:r>
              <w:rPr>
                <w:rFonts w:eastAsia="宋体" w:cs="Arial" w:hint="eastAsia"/>
                <w:kern w:val="2"/>
                <w:szCs w:val="24"/>
                <w:lang w:val="en-US" w:eastAsia="zh-CN"/>
              </w:rPr>
              <w:t>4680</w:t>
            </w:r>
          </w:p>
        </w:tc>
        <w:tc>
          <w:tcPr>
            <w:tcW w:w="619" w:type="pct"/>
            <w:tcBorders>
              <w:top w:val="single" w:sz="4" w:space="0" w:color="auto"/>
              <w:left w:val="single" w:sz="4" w:space="0" w:color="auto"/>
              <w:bottom w:val="single" w:sz="4" w:space="0" w:color="auto"/>
              <w:right w:val="single" w:sz="4" w:space="0" w:color="auto"/>
            </w:tcBorders>
            <w:noWrap/>
            <w:vAlign w:val="center"/>
          </w:tcPr>
          <w:p w14:paraId="24F01CE4" w14:textId="77777777" w:rsidR="00F428C0" w:rsidRDefault="00F428C0" w:rsidP="003F2E5F">
            <w:pPr>
              <w:pStyle w:val="TAC"/>
              <w:rPr>
                <w:rFonts w:eastAsia="宋体"/>
                <w:lang w:val="en-US" w:eastAsia="zh-CN"/>
              </w:rPr>
            </w:pPr>
            <w:r>
              <w:rPr>
                <w:rFonts w:eastAsia="宋体" w:cs="Arial" w:hint="eastAsia"/>
                <w:kern w:val="2"/>
                <w:szCs w:val="24"/>
                <w:lang w:val="en-US" w:eastAsia="zh-CN"/>
              </w:rPr>
              <w:t>40</w:t>
            </w:r>
          </w:p>
        </w:tc>
        <w:tc>
          <w:tcPr>
            <w:tcW w:w="485" w:type="pct"/>
            <w:tcBorders>
              <w:top w:val="single" w:sz="4" w:space="0" w:color="auto"/>
              <w:left w:val="single" w:sz="4" w:space="0" w:color="auto"/>
              <w:bottom w:val="single" w:sz="4" w:space="0" w:color="auto"/>
              <w:right w:val="single" w:sz="4" w:space="0" w:color="auto"/>
            </w:tcBorders>
            <w:noWrap/>
            <w:vAlign w:val="center"/>
          </w:tcPr>
          <w:p w14:paraId="2A912009" w14:textId="77777777" w:rsidR="00F428C0" w:rsidRDefault="00F428C0" w:rsidP="003F2E5F">
            <w:pPr>
              <w:pStyle w:val="TAC"/>
            </w:pPr>
            <w:r>
              <w:rPr>
                <w:rFonts w:eastAsia="宋体" w:cs="Arial" w:hint="eastAsia"/>
                <w:kern w:val="2"/>
                <w:szCs w:val="24"/>
                <w:lang w:val="en-US" w:eastAsia="zh-CN"/>
              </w:rPr>
              <w:t>216</w:t>
            </w:r>
          </w:p>
        </w:tc>
        <w:tc>
          <w:tcPr>
            <w:tcW w:w="585" w:type="pct"/>
            <w:tcBorders>
              <w:top w:val="single" w:sz="4" w:space="0" w:color="auto"/>
              <w:left w:val="single" w:sz="4" w:space="0" w:color="auto"/>
              <w:bottom w:val="single" w:sz="4" w:space="0" w:color="auto"/>
              <w:right w:val="single" w:sz="4" w:space="0" w:color="auto"/>
            </w:tcBorders>
            <w:noWrap/>
            <w:vAlign w:val="center"/>
          </w:tcPr>
          <w:p w14:paraId="1C86BE81" w14:textId="77777777" w:rsidR="00F428C0" w:rsidRDefault="00F428C0" w:rsidP="003F2E5F">
            <w:pPr>
              <w:pStyle w:val="TAC"/>
              <w:rPr>
                <w:rFonts w:eastAsia="Times New Roman"/>
              </w:rPr>
            </w:pPr>
            <w:r>
              <w:rPr>
                <w:rFonts w:eastAsia="宋体" w:cs="Arial" w:hint="eastAsia"/>
                <w:kern w:val="2"/>
                <w:szCs w:val="24"/>
                <w:lang w:val="en-US" w:eastAsia="zh-CN"/>
              </w:rPr>
              <w:t>4680</w:t>
            </w:r>
          </w:p>
        </w:tc>
        <w:tc>
          <w:tcPr>
            <w:tcW w:w="511" w:type="pct"/>
            <w:tcBorders>
              <w:top w:val="single" w:sz="4" w:space="0" w:color="auto"/>
              <w:left w:val="single" w:sz="4" w:space="0" w:color="auto"/>
              <w:bottom w:val="single" w:sz="4" w:space="0" w:color="auto"/>
              <w:right w:val="single" w:sz="4" w:space="0" w:color="auto"/>
            </w:tcBorders>
            <w:noWrap/>
            <w:vAlign w:val="center"/>
          </w:tcPr>
          <w:p w14:paraId="78472E68" w14:textId="77777777" w:rsidR="00F428C0" w:rsidRDefault="00F428C0" w:rsidP="003F2E5F">
            <w:pPr>
              <w:pStyle w:val="TAC"/>
              <w:rPr>
                <w:lang w:val="en-US" w:eastAsia="zh-TW"/>
              </w:rPr>
            </w:pPr>
            <w:r>
              <w:rPr>
                <w:rFonts w:eastAsia="宋体" w:cs="Arial" w:hint="eastAsia"/>
                <w:kern w:val="2"/>
                <w:szCs w:val="24"/>
                <w:lang w:val="en-US" w:eastAsia="zh-CN"/>
              </w:rPr>
              <w:t>15.9</w:t>
            </w:r>
          </w:p>
        </w:tc>
        <w:tc>
          <w:tcPr>
            <w:tcW w:w="373" w:type="pct"/>
            <w:tcBorders>
              <w:top w:val="single" w:sz="4" w:space="0" w:color="auto"/>
              <w:left w:val="single" w:sz="4" w:space="0" w:color="auto"/>
              <w:bottom w:val="single" w:sz="4" w:space="0" w:color="auto"/>
              <w:right w:val="single" w:sz="4" w:space="0" w:color="auto"/>
            </w:tcBorders>
            <w:vAlign w:val="center"/>
          </w:tcPr>
          <w:p w14:paraId="5DCC39ED" w14:textId="77777777" w:rsidR="00F428C0" w:rsidRDefault="00F428C0" w:rsidP="003F2E5F">
            <w:pPr>
              <w:pStyle w:val="TAC"/>
              <w:rPr>
                <w:lang w:eastAsia="zh-TW"/>
              </w:rPr>
            </w:pPr>
            <w:r>
              <w:rPr>
                <w:rFonts w:cs="Arial"/>
                <w:kern w:val="2"/>
                <w:szCs w:val="24"/>
                <w:lang w:eastAsia="ja-JP"/>
              </w:rPr>
              <w:t>IMD</w:t>
            </w:r>
            <w:r>
              <w:rPr>
                <w:rFonts w:cs="Arial" w:hint="eastAsia"/>
                <w:kern w:val="2"/>
                <w:szCs w:val="24"/>
                <w:lang w:val="en-US" w:eastAsia="zh-CN"/>
              </w:rPr>
              <w:t>3</w:t>
            </w:r>
          </w:p>
        </w:tc>
      </w:tr>
      <w:tr w:rsidR="00F428C0" w14:paraId="0A7B5767" w14:textId="77777777" w:rsidTr="003F2E5F">
        <w:trPr>
          <w:trHeight w:val="306"/>
          <w:jc w:val="center"/>
        </w:trPr>
        <w:tc>
          <w:tcPr>
            <w:tcW w:w="1484" w:type="pct"/>
            <w:tcBorders>
              <w:top w:val="nil"/>
              <w:left w:val="single" w:sz="4" w:space="0" w:color="auto"/>
              <w:bottom w:val="nil"/>
              <w:right w:val="single" w:sz="4" w:space="0" w:color="auto"/>
            </w:tcBorders>
            <w:vAlign w:val="center"/>
          </w:tcPr>
          <w:p w14:paraId="1C1551D4" w14:textId="77777777" w:rsidR="00F428C0" w:rsidRDefault="00F428C0" w:rsidP="003F2E5F">
            <w:pPr>
              <w:spacing w:after="0"/>
              <w:jc w:val="center"/>
              <w:rPr>
                <w:rFonts w:ascii="Arial" w:hAnsi="Arial" w:cs="Arial"/>
                <w:kern w:val="2"/>
                <w:sz w:val="18"/>
                <w:lang w:eastAsia="zh-TW"/>
              </w:rPr>
            </w:pPr>
          </w:p>
        </w:tc>
        <w:tc>
          <w:tcPr>
            <w:tcW w:w="356" w:type="pct"/>
            <w:tcBorders>
              <w:top w:val="single" w:sz="4" w:space="0" w:color="auto"/>
              <w:left w:val="single" w:sz="4" w:space="0" w:color="auto"/>
              <w:bottom w:val="single" w:sz="4" w:space="0" w:color="auto"/>
              <w:right w:val="single" w:sz="4" w:space="0" w:color="auto"/>
            </w:tcBorders>
            <w:vAlign w:val="center"/>
          </w:tcPr>
          <w:p w14:paraId="78F0EA95" w14:textId="77777777" w:rsidR="00F428C0" w:rsidRDefault="00F428C0" w:rsidP="003F2E5F">
            <w:pPr>
              <w:keepNext/>
              <w:keepLines/>
              <w:spacing w:after="0"/>
              <w:jc w:val="center"/>
              <w:rPr>
                <w:rFonts w:cs="Arial"/>
                <w:kern w:val="2"/>
                <w:szCs w:val="24"/>
                <w:lang w:eastAsia="zh-CN"/>
              </w:rPr>
            </w:pPr>
            <w:r>
              <w:rPr>
                <w:rFonts w:ascii="Arial" w:eastAsia="宋体" w:hAnsi="Arial" w:cs="Arial" w:hint="eastAsia"/>
                <w:sz w:val="18"/>
                <w:lang w:val="en-US" w:eastAsia="zh-CN"/>
              </w:rPr>
              <w:t>n8</w:t>
            </w:r>
          </w:p>
        </w:tc>
        <w:tc>
          <w:tcPr>
            <w:tcW w:w="585" w:type="pct"/>
            <w:tcBorders>
              <w:top w:val="single" w:sz="4" w:space="0" w:color="auto"/>
              <w:left w:val="single" w:sz="4" w:space="0" w:color="auto"/>
              <w:bottom w:val="single" w:sz="4" w:space="0" w:color="auto"/>
              <w:right w:val="single" w:sz="4" w:space="0" w:color="auto"/>
            </w:tcBorders>
            <w:noWrap/>
            <w:vAlign w:val="center"/>
          </w:tcPr>
          <w:p w14:paraId="4D645BA7" w14:textId="77777777" w:rsidR="00F428C0" w:rsidRDefault="00F428C0" w:rsidP="003F2E5F">
            <w:pPr>
              <w:pStyle w:val="TAC"/>
              <w:rPr>
                <w:rFonts w:eastAsia="Malgun Gothic"/>
                <w:szCs w:val="24"/>
                <w:lang w:val="en-US" w:eastAsia="ko-KR"/>
              </w:rPr>
            </w:pPr>
            <w:r>
              <w:rPr>
                <w:rFonts w:cs="Arial" w:hint="eastAsia"/>
                <w:kern w:val="2"/>
                <w:szCs w:val="24"/>
                <w:lang w:val="en-US" w:eastAsia="zh-CN"/>
              </w:rPr>
              <w:t>890</w:t>
            </w:r>
          </w:p>
        </w:tc>
        <w:tc>
          <w:tcPr>
            <w:tcW w:w="619" w:type="pct"/>
            <w:tcBorders>
              <w:top w:val="single" w:sz="4" w:space="0" w:color="auto"/>
              <w:left w:val="single" w:sz="4" w:space="0" w:color="auto"/>
              <w:bottom w:val="single" w:sz="4" w:space="0" w:color="auto"/>
              <w:right w:val="single" w:sz="4" w:space="0" w:color="auto"/>
            </w:tcBorders>
            <w:noWrap/>
            <w:vAlign w:val="center"/>
          </w:tcPr>
          <w:p w14:paraId="1E1CE385" w14:textId="77777777" w:rsidR="00F428C0" w:rsidRDefault="00F428C0" w:rsidP="003F2E5F">
            <w:pPr>
              <w:pStyle w:val="TAC"/>
              <w:rPr>
                <w:rFonts w:eastAsia="Malgun Gothic"/>
                <w:szCs w:val="24"/>
                <w:lang w:eastAsia="ko-KR"/>
              </w:rPr>
            </w:pPr>
            <w:r>
              <w:rPr>
                <w:rFonts w:eastAsia="Malgun Gothic" w:cs="Arial"/>
                <w:kern w:val="2"/>
                <w:szCs w:val="24"/>
                <w:lang w:eastAsia="ko-KR"/>
              </w:rPr>
              <w:t>5</w:t>
            </w:r>
          </w:p>
        </w:tc>
        <w:tc>
          <w:tcPr>
            <w:tcW w:w="485" w:type="pct"/>
            <w:tcBorders>
              <w:top w:val="single" w:sz="4" w:space="0" w:color="auto"/>
              <w:left w:val="single" w:sz="4" w:space="0" w:color="auto"/>
              <w:bottom w:val="single" w:sz="4" w:space="0" w:color="auto"/>
              <w:right w:val="single" w:sz="4" w:space="0" w:color="auto"/>
            </w:tcBorders>
            <w:noWrap/>
            <w:vAlign w:val="center"/>
          </w:tcPr>
          <w:p w14:paraId="55513497" w14:textId="77777777" w:rsidR="00F428C0" w:rsidRDefault="00F428C0" w:rsidP="003F2E5F">
            <w:pPr>
              <w:pStyle w:val="TAC"/>
              <w:rPr>
                <w:rFonts w:eastAsia="Malgun Gothic"/>
                <w:szCs w:val="24"/>
                <w:lang w:eastAsia="ko-KR"/>
              </w:rPr>
            </w:pPr>
            <w:r>
              <w:rPr>
                <w:rFonts w:eastAsia="Malgun Gothic" w:cs="Arial"/>
                <w:kern w:val="2"/>
                <w:szCs w:val="24"/>
                <w:lang w:eastAsia="ko-KR"/>
              </w:rPr>
              <w:t>25</w:t>
            </w:r>
          </w:p>
        </w:tc>
        <w:tc>
          <w:tcPr>
            <w:tcW w:w="585" w:type="pct"/>
            <w:tcBorders>
              <w:top w:val="single" w:sz="4" w:space="0" w:color="auto"/>
              <w:left w:val="single" w:sz="4" w:space="0" w:color="auto"/>
              <w:bottom w:val="single" w:sz="4" w:space="0" w:color="auto"/>
              <w:right w:val="single" w:sz="4" w:space="0" w:color="auto"/>
            </w:tcBorders>
            <w:noWrap/>
            <w:vAlign w:val="center"/>
          </w:tcPr>
          <w:p w14:paraId="275B6571" w14:textId="77777777" w:rsidR="00F428C0" w:rsidRDefault="00F428C0" w:rsidP="003F2E5F">
            <w:pPr>
              <w:pStyle w:val="TAC"/>
              <w:rPr>
                <w:szCs w:val="24"/>
                <w:lang w:eastAsia="zh-CN"/>
              </w:rPr>
            </w:pPr>
            <w:r>
              <w:rPr>
                <w:rFonts w:cs="Arial" w:hint="eastAsia"/>
                <w:kern w:val="2"/>
                <w:szCs w:val="24"/>
                <w:lang w:val="en-US" w:eastAsia="zh-CN"/>
              </w:rPr>
              <w:t>935</w:t>
            </w:r>
          </w:p>
        </w:tc>
        <w:tc>
          <w:tcPr>
            <w:tcW w:w="511" w:type="pct"/>
            <w:tcBorders>
              <w:top w:val="single" w:sz="4" w:space="0" w:color="auto"/>
              <w:left w:val="single" w:sz="4" w:space="0" w:color="auto"/>
              <w:bottom w:val="single" w:sz="4" w:space="0" w:color="auto"/>
              <w:right w:val="single" w:sz="4" w:space="0" w:color="auto"/>
            </w:tcBorders>
            <w:noWrap/>
            <w:vAlign w:val="center"/>
          </w:tcPr>
          <w:p w14:paraId="784F58B2" w14:textId="77777777" w:rsidR="00F428C0" w:rsidRDefault="00F428C0" w:rsidP="003F2E5F">
            <w:pPr>
              <w:pStyle w:val="TAC"/>
              <w:rPr>
                <w:rFonts w:eastAsia="Malgun Gothic"/>
                <w:szCs w:val="24"/>
                <w:lang w:eastAsia="ko-KR"/>
              </w:rPr>
            </w:pPr>
            <w:r>
              <w:rPr>
                <w:rFonts w:eastAsia="Malgun Gothic" w:cs="Arial"/>
                <w:kern w:val="2"/>
                <w:szCs w:val="24"/>
                <w:lang w:eastAsia="ko-KR"/>
              </w:rPr>
              <w:t>N/A</w:t>
            </w:r>
          </w:p>
        </w:tc>
        <w:tc>
          <w:tcPr>
            <w:tcW w:w="373" w:type="pct"/>
            <w:tcBorders>
              <w:top w:val="single" w:sz="4" w:space="0" w:color="auto"/>
              <w:left w:val="single" w:sz="4" w:space="0" w:color="auto"/>
              <w:bottom w:val="single" w:sz="4" w:space="0" w:color="auto"/>
              <w:right w:val="single" w:sz="4" w:space="0" w:color="auto"/>
            </w:tcBorders>
            <w:vAlign w:val="center"/>
          </w:tcPr>
          <w:p w14:paraId="170A8ACB" w14:textId="77777777" w:rsidR="00F428C0" w:rsidRDefault="00F428C0" w:rsidP="003F2E5F">
            <w:pPr>
              <w:pStyle w:val="TAC"/>
              <w:rPr>
                <w:rFonts w:eastAsia="Malgun Gothic"/>
                <w:szCs w:val="24"/>
                <w:lang w:eastAsia="ko-KR"/>
              </w:rPr>
            </w:pPr>
            <w:r>
              <w:rPr>
                <w:rFonts w:eastAsia="Malgun Gothic" w:cs="Arial"/>
                <w:kern w:val="2"/>
                <w:szCs w:val="24"/>
                <w:lang w:eastAsia="ko-KR"/>
              </w:rPr>
              <w:t>N/A</w:t>
            </w:r>
          </w:p>
        </w:tc>
      </w:tr>
      <w:tr w:rsidR="00F428C0" w14:paraId="5A5E723A" w14:textId="77777777" w:rsidTr="003F2E5F">
        <w:trPr>
          <w:trHeight w:val="306"/>
          <w:jc w:val="center"/>
        </w:trPr>
        <w:tc>
          <w:tcPr>
            <w:tcW w:w="1484" w:type="pct"/>
            <w:tcBorders>
              <w:top w:val="nil"/>
              <w:left w:val="single" w:sz="4" w:space="0" w:color="auto"/>
              <w:bottom w:val="nil"/>
              <w:right w:val="single" w:sz="4" w:space="0" w:color="auto"/>
            </w:tcBorders>
            <w:vAlign w:val="center"/>
          </w:tcPr>
          <w:p w14:paraId="38D4D319" w14:textId="77777777" w:rsidR="00F428C0" w:rsidRDefault="00F428C0" w:rsidP="003F2E5F">
            <w:pPr>
              <w:spacing w:after="0"/>
              <w:rPr>
                <w:rFonts w:ascii="Arial" w:hAnsi="Arial"/>
                <w:sz w:val="18"/>
              </w:rPr>
            </w:pPr>
          </w:p>
        </w:tc>
        <w:tc>
          <w:tcPr>
            <w:tcW w:w="356" w:type="pct"/>
            <w:tcBorders>
              <w:top w:val="single" w:sz="4" w:space="0" w:color="auto"/>
              <w:left w:val="single" w:sz="4" w:space="0" w:color="auto"/>
              <w:bottom w:val="single" w:sz="4" w:space="0" w:color="auto"/>
              <w:right w:val="single" w:sz="4" w:space="0" w:color="auto"/>
            </w:tcBorders>
            <w:vAlign w:val="center"/>
          </w:tcPr>
          <w:p w14:paraId="57B34743" w14:textId="77777777" w:rsidR="00F428C0" w:rsidRDefault="00F428C0" w:rsidP="003F2E5F">
            <w:pPr>
              <w:keepNext/>
              <w:keepLines/>
              <w:spacing w:after="0"/>
              <w:jc w:val="center"/>
              <w:rPr>
                <w:rFonts w:cs="Arial"/>
                <w:kern w:val="2"/>
                <w:szCs w:val="24"/>
                <w:lang w:eastAsia="zh-CN"/>
              </w:rPr>
            </w:pPr>
            <w:r>
              <w:rPr>
                <w:rFonts w:ascii="Arial" w:hAnsi="Arial" w:cs="Arial"/>
                <w:sz w:val="18"/>
                <w:lang w:val="zh-CN" w:eastAsia="zh-TW"/>
              </w:rPr>
              <w:t>n</w:t>
            </w:r>
            <w:r>
              <w:rPr>
                <w:rFonts w:ascii="Arial" w:eastAsia="宋体" w:hAnsi="Arial" w:cs="Arial" w:hint="eastAsia"/>
                <w:sz w:val="18"/>
                <w:lang w:val="en-US" w:eastAsia="zh-CN"/>
              </w:rPr>
              <w:t>39</w:t>
            </w:r>
          </w:p>
        </w:tc>
        <w:tc>
          <w:tcPr>
            <w:tcW w:w="585" w:type="pct"/>
            <w:tcBorders>
              <w:top w:val="single" w:sz="4" w:space="0" w:color="auto"/>
              <w:left w:val="single" w:sz="4" w:space="0" w:color="auto"/>
              <w:bottom w:val="single" w:sz="4" w:space="0" w:color="auto"/>
              <w:right w:val="single" w:sz="4" w:space="0" w:color="auto"/>
            </w:tcBorders>
            <w:noWrap/>
            <w:vAlign w:val="center"/>
          </w:tcPr>
          <w:p w14:paraId="13C1C5BC" w14:textId="77777777" w:rsidR="00F428C0" w:rsidRDefault="00F428C0" w:rsidP="003F2E5F">
            <w:pPr>
              <w:pStyle w:val="TAC"/>
              <w:rPr>
                <w:rFonts w:eastAsia="Malgun Gothic"/>
                <w:szCs w:val="24"/>
                <w:lang w:eastAsia="ko-KR"/>
              </w:rPr>
            </w:pPr>
            <w:r>
              <w:rPr>
                <w:rFonts w:cs="Arial" w:hint="eastAsia"/>
                <w:kern w:val="2"/>
                <w:szCs w:val="24"/>
                <w:lang w:val="en-US" w:eastAsia="zh-CN"/>
              </w:rPr>
              <w:t>1890</w:t>
            </w:r>
          </w:p>
        </w:tc>
        <w:tc>
          <w:tcPr>
            <w:tcW w:w="619" w:type="pct"/>
            <w:tcBorders>
              <w:top w:val="single" w:sz="4" w:space="0" w:color="auto"/>
              <w:left w:val="single" w:sz="4" w:space="0" w:color="auto"/>
              <w:bottom w:val="single" w:sz="4" w:space="0" w:color="auto"/>
              <w:right w:val="single" w:sz="4" w:space="0" w:color="auto"/>
            </w:tcBorders>
            <w:noWrap/>
            <w:vAlign w:val="center"/>
          </w:tcPr>
          <w:p w14:paraId="0BCB8276" w14:textId="77777777" w:rsidR="00F428C0" w:rsidRDefault="00F428C0" w:rsidP="003F2E5F">
            <w:pPr>
              <w:pStyle w:val="TAC"/>
              <w:rPr>
                <w:rFonts w:eastAsia="Malgun Gothic"/>
                <w:szCs w:val="24"/>
                <w:lang w:eastAsia="ko-KR"/>
              </w:rPr>
            </w:pPr>
            <w:r>
              <w:rPr>
                <w:rFonts w:cs="Arial"/>
                <w:kern w:val="2"/>
                <w:szCs w:val="24"/>
                <w:lang w:eastAsia="zh-CN"/>
              </w:rPr>
              <w:t>10</w:t>
            </w:r>
          </w:p>
        </w:tc>
        <w:tc>
          <w:tcPr>
            <w:tcW w:w="485" w:type="pct"/>
            <w:tcBorders>
              <w:top w:val="single" w:sz="4" w:space="0" w:color="auto"/>
              <w:left w:val="single" w:sz="4" w:space="0" w:color="auto"/>
              <w:bottom w:val="single" w:sz="4" w:space="0" w:color="auto"/>
              <w:right w:val="single" w:sz="4" w:space="0" w:color="auto"/>
            </w:tcBorders>
            <w:noWrap/>
            <w:vAlign w:val="center"/>
          </w:tcPr>
          <w:p w14:paraId="19588F15" w14:textId="77777777" w:rsidR="00F428C0" w:rsidRDefault="00F428C0" w:rsidP="003F2E5F">
            <w:pPr>
              <w:pStyle w:val="TAC"/>
              <w:rPr>
                <w:rFonts w:eastAsia="Malgun Gothic"/>
                <w:szCs w:val="24"/>
                <w:lang w:eastAsia="ko-KR"/>
              </w:rPr>
            </w:pPr>
            <w:r>
              <w:rPr>
                <w:rFonts w:cs="Arial"/>
                <w:kern w:val="2"/>
                <w:szCs w:val="24"/>
                <w:lang w:eastAsia="zh-CN"/>
              </w:rPr>
              <w:t>50</w:t>
            </w:r>
          </w:p>
        </w:tc>
        <w:tc>
          <w:tcPr>
            <w:tcW w:w="585" w:type="pct"/>
            <w:tcBorders>
              <w:top w:val="single" w:sz="4" w:space="0" w:color="auto"/>
              <w:left w:val="single" w:sz="4" w:space="0" w:color="auto"/>
              <w:bottom w:val="single" w:sz="4" w:space="0" w:color="auto"/>
              <w:right w:val="single" w:sz="4" w:space="0" w:color="auto"/>
            </w:tcBorders>
            <w:noWrap/>
            <w:vAlign w:val="center"/>
          </w:tcPr>
          <w:p w14:paraId="7575E487" w14:textId="77777777" w:rsidR="00F428C0" w:rsidRDefault="00F428C0" w:rsidP="003F2E5F">
            <w:pPr>
              <w:pStyle w:val="TAC"/>
              <w:rPr>
                <w:szCs w:val="24"/>
                <w:lang w:eastAsia="zh-CN"/>
              </w:rPr>
            </w:pPr>
            <w:r>
              <w:rPr>
                <w:rFonts w:cs="Arial" w:hint="eastAsia"/>
                <w:kern w:val="2"/>
                <w:szCs w:val="24"/>
                <w:lang w:val="en-US" w:eastAsia="zh-CN"/>
              </w:rPr>
              <w:t>1890</w:t>
            </w:r>
          </w:p>
        </w:tc>
        <w:tc>
          <w:tcPr>
            <w:tcW w:w="511" w:type="pct"/>
            <w:tcBorders>
              <w:top w:val="single" w:sz="4" w:space="0" w:color="auto"/>
              <w:left w:val="single" w:sz="4" w:space="0" w:color="auto"/>
              <w:bottom w:val="single" w:sz="4" w:space="0" w:color="auto"/>
              <w:right w:val="single" w:sz="4" w:space="0" w:color="auto"/>
            </w:tcBorders>
            <w:noWrap/>
            <w:vAlign w:val="center"/>
          </w:tcPr>
          <w:p w14:paraId="46CD0F52" w14:textId="77777777" w:rsidR="00F428C0" w:rsidRDefault="00F428C0" w:rsidP="003F2E5F">
            <w:pPr>
              <w:pStyle w:val="TAC"/>
              <w:rPr>
                <w:rFonts w:eastAsia="Malgun Gothic"/>
                <w:szCs w:val="24"/>
                <w:lang w:eastAsia="ko-KR"/>
              </w:rPr>
            </w:pPr>
            <w:r>
              <w:rPr>
                <w:rFonts w:eastAsia="Malgun Gothic" w:cs="Arial"/>
                <w:kern w:val="2"/>
                <w:szCs w:val="24"/>
                <w:lang w:eastAsia="ko-KR"/>
              </w:rPr>
              <w:t>N/A</w:t>
            </w:r>
          </w:p>
        </w:tc>
        <w:tc>
          <w:tcPr>
            <w:tcW w:w="373" w:type="pct"/>
            <w:tcBorders>
              <w:top w:val="single" w:sz="4" w:space="0" w:color="auto"/>
              <w:left w:val="single" w:sz="4" w:space="0" w:color="auto"/>
              <w:bottom w:val="single" w:sz="4" w:space="0" w:color="auto"/>
              <w:right w:val="single" w:sz="4" w:space="0" w:color="auto"/>
            </w:tcBorders>
            <w:vAlign w:val="center"/>
          </w:tcPr>
          <w:p w14:paraId="43D1956E" w14:textId="77777777" w:rsidR="00F428C0" w:rsidRDefault="00F428C0" w:rsidP="003F2E5F">
            <w:pPr>
              <w:pStyle w:val="TAC"/>
              <w:rPr>
                <w:rFonts w:eastAsia="Malgun Gothic"/>
                <w:szCs w:val="24"/>
                <w:lang w:eastAsia="ko-KR"/>
              </w:rPr>
            </w:pPr>
            <w:r>
              <w:rPr>
                <w:rFonts w:eastAsia="Malgun Gothic" w:cs="Arial"/>
                <w:kern w:val="2"/>
                <w:szCs w:val="24"/>
                <w:lang w:eastAsia="ko-KR"/>
              </w:rPr>
              <w:t>N/A</w:t>
            </w:r>
          </w:p>
        </w:tc>
      </w:tr>
      <w:tr w:rsidR="00F428C0" w14:paraId="32F76429" w14:textId="77777777" w:rsidTr="003F2E5F">
        <w:trPr>
          <w:trHeight w:val="306"/>
          <w:jc w:val="center"/>
        </w:trPr>
        <w:tc>
          <w:tcPr>
            <w:tcW w:w="1484" w:type="pct"/>
            <w:tcBorders>
              <w:top w:val="nil"/>
              <w:left w:val="single" w:sz="4" w:space="0" w:color="auto"/>
              <w:bottom w:val="nil"/>
              <w:right w:val="single" w:sz="4" w:space="0" w:color="auto"/>
            </w:tcBorders>
            <w:vAlign w:val="center"/>
          </w:tcPr>
          <w:p w14:paraId="74511008" w14:textId="77777777" w:rsidR="00F428C0" w:rsidRDefault="00F428C0" w:rsidP="003F2E5F">
            <w:pPr>
              <w:spacing w:after="0"/>
              <w:rPr>
                <w:rFonts w:ascii="Arial" w:hAnsi="Arial"/>
                <w:sz w:val="18"/>
              </w:rPr>
            </w:pPr>
          </w:p>
        </w:tc>
        <w:tc>
          <w:tcPr>
            <w:tcW w:w="356" w:type="pct"/>
            <w:tcBorders>
              <w:top w:val="single" w:sz="4" w:space="0" w:color="auto"/>
              <w:left w:val="single" w:sz="4" w:space="0" w:color="auto"/>
              <w:bottom w:val="single" w:sz="4" w:space="0" w:color="auto"/>
              <w:right w:val="single" w:sz="4" w:space="0" w:color="auto"/>
            </w:tcBorders>
            <w:vAlign w:val="center"/>
          </w:tcPr>
          <w:p w14:paraId="64E0F180" w14:textId="77777777" w:rsidR="00F428C0" w:rsidRDefault="00F428C0" w:rsidP="003F2E5F">
            <w:pPr>
              <w:keepNext/>
              <w:keepLines/>
              <w:spacing w:after="0"/>
              <w:jc w:val="center"/>
              <w:rPr>
                <w:rFonts w:cs="Arial"/>
                <w:kern w:val="2"/>
                <w:szCs w:val="24"/>
                <w:lang w:eastAsia="zh-CN"/>
              </w:rPr>
            </w:pPr>
            <w:r>
              <w:rPr>
                <w:rFonts w:ascii="Arial" w:eastAsia="宋体" w:hAnsi="Arial" w:cs="Arial" w:hint="eastAsia"/>
                <w:sz w:val="18"/>
                <w:lang w:val="en-US" w:eastAsia="zh-CN"/>
              </w:rPr>
              <w:t>n79</w:t>
            </w:r>
          </w:p>
        </w:tc>
        <w:tc>
          <w:tcPr>
            <w:tcW w:w="585" w:type="pct"/>
            <w:tcBorders>
              <w:top w:val="single" w:sz="4" w:space="0" w:color="auto"/>
              <w:left w:val="single" w:sz="4" w:space="0" w:color="auto"/>
              <w:bottom w:val="single" w:sz="4" w:space="0" w:color="auto"/>
              <w:right w:val="single" w:sz="4" w:space="0" w:color="auto"/>
            </w:tcBorders>
            <w:noWrap/>
            <w:vAlign w:val="center"/>
          </w:tcPr>
          <w:p w14:paraId="249D993D" w14:textId="77777777" w:rsidR="00F428C0" w:rsidRDefault="00F428C0" w:rsidP="003F2E5F">
            <w:pPr>
              <w:pStyle w:val="TAC"/>
              <w:rPr>
                <w:rFonts w:eastAsia="Malgun Gothic"/>
                <w:szCs w:val="24"/>
                <w:lang w:val="en-US" w:eastAsia="ko-KR"/>
              </w:rPr>
            </w:pPr>
            <w:r>
              <w:rPr>
                <w:rFonts w:eastAsia="宋体" w:cs="Arial" w:hint="eastAsia"/>
                <w:kern w:val="2"/>
                <w:szCs w:val="24"/>
                <w:lang w:val="en-US" w:eastAsia="zh-CN"/>
              </w:rPr>
              <w:t>4560</w:t>
            </w:r>
          </w:p>
        </w:tc>
        <w:tc>
          <w:tcPr>
            <w:tcW w:w="619" w:type="pct"/>
            <w:tcBorders>
              <w:top w:val="single" w:sz="4" w:space="0" w:color="auto"/>
              <w:left w:val="single" w:sz="4" w:space="0" w:color="auto"/>
              <w:bottom w:val="single" w:sz="4" w:space="0" w:color="auto"/>
              <w:right w:val="single" w:sz="4" w:space="0" w:color="auto"/>
            </w:tcBorders>
            <w:noWrap/>
            <w:vAlign w:val="center"/>
          </w:tcPr>
          <w:p w14:paraId="4D0C758D" w14:textId="77777777" w:rsidR="00F428C0" w:rsidRDefault="00F428C0" w:rsidP="003F2E5F">
            <w:pPr>
              <w:pStyle w:val="TAC"/>
              <w:rPr>
                <w:rFonts w:eastAsia="Malgun Gothic"/>
                <w:szCs w:val="24"/>
                <w:lang w:eastAsia="ko-KR"/>
              </w:rPr>
            </w:pPr>
            <w:r>
              <w:rPr>
                <w:rFonts w:eastAsia="宋体" w:cs="Arial" w:hint="eastAsia"/>
                <w:kern w:val="2"/>
                <w:szCs w:val="24"/>
                <w:lang w:val="en-US" w:eastAsia="zh-CN"/>
              </w:rPr>
              <w:t>40</w:t>
            </w:r>
          </w:p>
        </w:tc>
        <w:tc>
          <w:tcPr>
            <w:tcW w:w="485" w:type="pct"/>
            <w:tcBorders>
              <w:top w:val="single" w:sz="4" w:space="0" w:color="auto"/>
              <w:left w:val="single" w:sz="4" w:space="0" w:color="auto"/>
              <w:bottom w:val="single" w:sz="4" w:space="0" w:color="auto"/>
              <w:right w:val="single" w:sz="4" w:space="0" w:color="auto"/>
            </w:tcBorders>
            <w:noWrap/>
            <w:vAlign w:val="center"/>
          </w:tcPr>
          <w:p w14:paraId="72068B7F" w14:textId="77777777" w:rsidR="00F428C0" w:rsidRDefault="00F428C0" w:rsidP="003F2E5F">
            <w:pPr>
              <w:pStyle w:val="TAC"/>
              <w:rPr>
                <w:rFonts w:eastAsia="Malgun Gothic"/>
                <w:szCs w:val="24"/>
                <w:lang w:eastAsia="ko-KR"/>
              </w:rPr>
            </w:pPr>
            <w:r>
              <w:rPr>
                <w:rFonts w:eastAsia="宋体" w:cs="Arial" w:hint="eastAsia"/>
                <w:kern w:val="2"/>
                <w:szCs w:val="24"/>
                <w:lang w:val="en-US" w:eastAsia="zh-CN"/>
              </w:rPr>
              <w:t>216</w:t>
            </w:r>
          </w:p>
        </w:tc>
        <w:tc>
          <w:tcPr>
            <w:tcW w:w="585" w:type="pct"/>
            <w:tcBorders>
              <w:top w:val="single" w:sz="4" w:space="0" w:color="auto"/>
              <w:left w:val="single" w:sz="4" w:space="0" w:color="auto"/>
              <w:bottom w:val="single" w:sz="4" w:space="0" w:color="auto"/>
              <w:right w:val="single" w:sz="4" w:space="0" w:color="auto"/>
            </w:tcBorders>
            <w:noWrap/>
            <w:vAlign w:val="center"/>
          </w:tcPr>
          <w:p w14:paraId="002268D9" w14:textId="77777777" w:rsidR="00F428C0" w:rsidRDefault="00F428C0" w:rsidP="003F2E5F">
            <w:pPr>
              <w:pStyle w:val="TAC"/>
              <w:rPr>
                <w:szCs w:val="24"/>
                <w:lang w:eastAsia="zh-CN"/>
              </w:rPr>
            </w:pPr>
            <w:r>
              <w:rPr>
                <w:rFonts w:eastAsia="宋体" w:cs="Arial" w:hint="eastAsia"/>
                <w:kern w:val="2"/>
                <w:szCs w:val="24"/>
                <w:lang w:val="en-US" w:eastAsia="zh-CN"/>
              </w:rPr>
              <w:t>4560</w:t>
            </w:r>
          </w:p>
        </w:tc>
        <w:tc>
          <w:tcPr>
            <w:tcW w:w="511" w:type="pct"/>
            <w:tcBorders>
              <w:top w:val="single" w:sz="4" w:space="0" w:color="auto"/>
              <w:left w:val="single" w:sz="4" w:space="0" w:color="auto"/>
              <w:bottom w:val="single" w:sz="4" w:space="0" w:color="auto"/>
              <w:right w:val="single" w:sz="4" w:space="0" w:color="auto"/>
            </w:tcBorders>
            <w:noWrap/>
            <w:vAlign w:val="center"/>
          </w:tcPr>
          <w:p w14:paraId="431CFAEA" w14:textId="77777777" w:rsidR="00F428C0" w:rsidRDefault="00F428C0" w:rsidP="003F2E5F">
            <w:pPr>
              <w:pStyle w:val="TAC"/>
              <w:rPr>
                <w:rFonts w:eastAsia="Malgun Gothic"/>
                <w:szCs w:val="24"/>
                <w:lang w:val="en-US" w:eastAsia="ko-KR"/>
              </w:rPr>
            </w:pPr>
            <w:r>
              <w:rPr>
                <w:rFonts w:eastAsia="宋体" w:cs="Arial" w:hint="eastAsia"/>
                <w:kern w:val="2"/>
                <w:szCs w:val="24"/>
                <w:lang w:val="en-US" w:eastAsia="zh-CN"/>
              </w:rPr>
              <w:t>12.1</w:t>
            </w:r>
          </w:p>
        </w:tc>
        <w:tc>
          <w:tcPr>
            <w:tcW w:w="373" w:type="pct"/>
            <w:tcBorders>
              <w:top w:val="single" w:sz="4" w:space="0" w:color="auto"/>
              <w:left w:val="single" w:sz="4" w:space="0" w:color="auto"/>
              <w:bottom w:val="single" w:sz="4" w:space="0" w:color="auto"/>
              <w:right w:val="single" w:sz="4" w:space="0" w:color="auto"/>
            </w:tcBorders>
            <w:vAlign w:val="center"/>
          </w:tcPr>
          <w:p w14:paraId="49D2B1AF" w14:textId="77777777" w:rsidR="00F428C0" w:rsidRDefault="00F428C0" w:rsidP="003F2E5F">
            <w:pPr>
              <w:pStyle w:val="TAC"/>
              <w:rPr>
                <w:rFonts w:eastAsia="宋体"/>
                <w:szCs w:val="24"/>
                <w:lang w:val="en-US" w:eastAsia="zh-CN"/>
              </w:rPr>
            </w:pPr>
            <w:r>
              <w:rPr>
                <w:rFonts w:eastAsia="宋体" w:cs="Arial" w:hint="eastAsia"/>
                <w:kern w:val="2"/>
                <w:szCs w:val="24"/>
                <w:lang w:val="en-US" w:eastAsia="zh-CN"/>
              </w:rPr>
              <w:t>IMD4</w:t>
            </w:r>
          </w:p>
        </w:tc>
      </w:tr>
      <w:tr w:rsidR="00F428C0" w14:paraId="01234835" w14:textId="77777777" w:rsidTr="003F2E5F">
        <w:trPr>
          <w:trHeight w:val="306"/>
          <w:jc w:val="center"/>
        </w:trPr>
        <w:tc>
          <w:tcPr>
            <w:tcW w:w="1484" w:type="pct"/>
            <w:tcBorders>
              <w:top w:val="nil"/>
              <w:left w:val="single" w:sz="4" w:space="0" w:color="auto"/>
              <w:bottom w:val="nil"/>
              <w:right w:val="single" w:sz="4" w:space="0" w:color="auto"/>
            </w:tcBorders>
            <w:vAlign w:val="center"/>
          </w:tcPr>
          <w:p w14:paraId="57CA4DB6" w14:textId="77777777" w:rsidR="00F428C0" w:rsidRDefault="00F428C0" w:rsidP="003F2E5F">
            <w:pPr>
              <w:spacing w:after="0"/>
              <w:jc w:val="center"/>
              <w:rPr>
                <w:rFonts w:ascii="Arial" w:hAnsi="Arial"/>
                <w:sz w:val="18"/>
              </w:rPr>
            </w:pPr>
          </w:p>
        </w:tc>
        <w:tc>
          <w:tcPr>
            <w:tcW w:w="356" w:type="pct"/>
            <w:tcBorders>
              <w:top w:val="single" w:sz="4" w:space="0" w:color="auto"/>
              <w:left w:val="single" w:sz="4" w:space="0" w:color="auto"/>
              <w:bottom w:val="single" w:sz="4" w:space="0" w:color="auto"/>
              <w:right w:val="single" w:sz="4" w:space="0" w:color="auto"/>
            </w:tcBorders>
            <w:vAlign w:val="center"/>
          </w:tcPr>
          <w:p w14:paraId="071430A3" w14:textId="77777777" w:rsidR="00F428C0" w:rsidRDefault="00F428C0" w:rsidP="003F2E5F">
            <w:pPr>
              <w:keepNext/>
              <w:keepLines/>
              <w:spacing w:after="0"/>
              <w:jc w:val="center"/>
              <w:rPr>
                <w:rFonts w:cs="Arial"/>
                <w:kern w:val="2"/>
                <w:szCs w:val="24"/>
                <w:lang w:eastAsia="zh-CN"/>
              </w:rPr>
            </w:pPr>
            <w:r>
              <w:rPr>
                <w:rFonts w:ascii="Arial" w:eastAsia="宋体" w:hAnsi="Arial" w:cs="Arial" w:hint="eastAsia"/>
                <w:sz w:val="18"/>
                <w:lang w:val="en-US" w:eastAsia="zh-CN"/>
              </w:rPr>
              <w:t>n8</w:t>
            </w:r>
          </w:p>
        </w:tc>
        <w:tc>
          <w:tcPr>
            <w:tcW w:w="585" w:type="pct"/>
            <w:tcBorders>
              <w:top w:val="single" w:sz="4" w:space="0" w:color="auto"/>
              <w:left w:val="single" w:sz="4" w:space="0" w:color="auto"/>
              <w:bottom w:val="single" w:sz="4" w:space="0" w:color="auto"/>
              <w:right w:val="single" w:sz="4" w:space="0" w:color="auto"/>
            </w:tcBorders>
            <w:noWrap/>
            <w:vAlign w:val="center"/>
          </w:tcPr>
          <w:p w14:paraId="2C9A97CF" w14:textId="77777777" w:rsidR="00F428C0" w:rsidRDefault="00F428C0" w:rsidP="003F2E5F">
            <w:pPr>
              <w:pStyle w:val="TAC"/>
              <w:rPr>
                <w:rFonts w:eastAsia="宋体"/>
                <w:szCs w:val="24"/>
                <w:lang w:val="en-US" w:eastAsia="zh-CN"/>
              </w:rPr>
            </w:pPr>
            <w:r>
              <w:rPr>
                <w:rFonts w:eastAsia="宋体" w:cs="Arial" w:hint="eastAsia"/>
                <w:kern w:val="2"/>
                <w:szCs w:val="24"/>
                <w:lang w:val="en-US" w:eastAsia="zh-CN"/>
              </w:rPr>
              <w:t>897.5</w:t>
            </w:r>
          </w:p>
        </w:tc>
        <w:tc>
          <w:tcPr>
            <w:tcW w:w="619" w:type="pct"/>
            <w:tcBorders>
              <w:top w:val="single" w:sz="4" w:space="0" w:color="auto"/>
              <w:left w:val="single" w:sz="4" w:space="0" w:color="auto"/>
              <w:bottom w:val="single" w:sz="4" w:space="0" w:color="auto"/>
              <w:right w:val="single" w:sz="4" w:space="0" w:color="auto"/>
            </w:tcBorders>
            <w:noWrap/>
            <w:vAlign w:val="center"/>
          </w:tcPr>
          <w:p w14:paraId="41BEBBB0" w14:textId="77777777" w:rsidR="00F428C0" w:rsidRDefault="00F428C0" w:rsidP="003F2E5F">
            <w:pPr>
              <w:pStyle w:val="TAC"/>
              <w:rPr>
                <w:rFonts w:eastAsia="Malgun Gothic"/>
                <w:szCs w:val="24"/>
                <w:lang w:eastAsia="ko-KR"/>
              </w:rPr>
            </w:pPr>
            <w:r>
              <w:rPr>
                <w:rFonts w:eastAsia="Malgun Gothic" w:cs="Arial"/>
                <w:kern w:val="2"/>
                <w:szCs w:val="24"/>
                <w:lang w:eastAsia="ko-KR"/>
              </w:rPr>
              <w:t>5</w:t>
            </w:r>
          </w:p>
        </w:tc>
        <w:tc>
          <w:tcPr>
            <w:tcW w:w="485" w:type="pct"/>
            <w:tcBorders>
              <w:top w:val="single" w:sz="4" w:space="0" w:color="auto"/>
              <w:left w:val="single" w:sz="4" w:space="0" w:color="auto"/>
              <w:bottom w:val="single" w:sz="4" w:space="0" w:color="auto"/>
              <w:right w:val="single" w:sz="4" w:space="0" w:color="auto"/>
            </w:tcBorders>
            <w:noWrap/>
            <w:vAlign w:val="center"/>
          </w:tcPr>
          <w:p w14:paraId="4D332076" w14:textId="77777777" w:rsidR="00F428C0" w:rsidRDefault="00F428C0" w:rsidP="003F2E5F">
            <w:pPr>
              <w:pStyle w:val="TAC"/>
              <w:rPr>
                <w:rFonts w:eastAsia="Malgun Gothic"/>
                <w:szCs w:val="24"/>
                <w:lang w:eastAsia="ko-KR"/>
              </w:rPr>
            </w:pPr>
            <w:r>
              <w:rPr>
                <w:rFonts w:eastAsia="Malgun Gothic" w:cs="Arial"/>
                <w:kern w:val="2"/>
                <w:szCs w:val="24"/>
                <w:lang w:eastAsia="ko-KR"/>
              </w:rPr>
              <w:t>25</w:t>
            </w:r>
          </w:p>
        </w:tc>
        <w:tc>
          <w:tcPr>
            <w:tcW w:w="585" w:type="pct"/>
            <w:tcBorders>
              <w:top w:val="single" w:sz="4" w:space="0" w:color="auto"/>
              <w:left w:val="single" w:sz="4" w:space="0" w:color="auto"/>
              <w:bottom w:val="single" w:sz="4" w:space="0" w:color="auto"/>
              <w:right w:val="single" w:sz="4" w:space="0" w:color="auto"/>
            </w:tcBorders>
            <w:noWrap/>
            <w:vAlign w:val="center"/>
          </w:tcPr>
          <w:p w14:paraId="3D711A52" w14:textId="77777777" w:rsidR="00F428C0" w:rsidRDefault="00F428C0" w:rsidP="003F2E5F">
            <w:pPr>
              <w:pStyle w:val="TAC"/>
              <w:rPr>
                <w:szCs w:val="24"/>
                <w:lang w:val="en-US" w:eastAsia="zh-CN"/>
              </w:rPr>
            </w:pPr>
            <w:r>
              <w:rPr>
                <w:rFonts w:cs="Arial" w:hint="eastAsia"/>
                <w:kern w:val="2"/>
                <w:szCs w:val="24"/>
                <w:lang w:val="en-US" w:eastAsia="zh-CN"/>
              </w:rPr>
              <w:t>942.5</w:t>
            </w:r>
          </w:p>
        </w:tc>
        <w:tc>
          <w:tcPr>
            <w:tcW w:w="511" w:type="pct"/>
            <w:tcBorders>
              <w:top w:val="single" w:sz="4" w:space="0" w:color="auto"/>
              <w:left w:val="single" w:sz="4" w:space="0" w:color="auto"/>
              <w:bottom w:val="single" w:sz="4" w:space="0" w:color="auto"/>
              <w:right w:val="single" w:sz="4" w:space="0" w:color="auto"/>
            </w:tcBorders>
            <w:noWrap/>
            <w:vAlign w:val="center"/>
          </w:tcPr>
          <w:p w14:paraId="370B9242" w14:textId="77777777" w:rsidR="00F428C0" w:rsidRDefault="00F428C0" w:rsidP="003F2E5F">
            <w:pPr>
              <w:pStyle w:val="TAC"/>
              <w:rPr>
                <w:rFonts w:eastAsia="Malgun Gothic"/>
                <w:szCs w:val="24"/>
                <w:lang w:eastAsia="ko-KR"/>
              </w:rPr>
            </w:pPr>
            <w:r>
              <w:rPr>
                <w:rFonts w:eastAsia="Malgun Gothic" w:cs="Arial"/>
                <w:kern w:val="2"/>
                <w:szCs w:val="24"/>
                <w:lang w:eastAsia="ko-KR"/>
              </w:rPr>
              <w:t>N/A</w:t>
            </w:r>
          </w:p>
        </w:tc>
        <w:tc>
          <w:tcPr>
            <w:tcW w:w="373" w:type="pct"/>
            <w:tcBorders>
              <w:top w:val="single" w:sz="4" w:space="0" w:color="auto"/>
              <w:left w:val="single" w:sz="4" w:space="0" w:color="auto"/>
              <w:bottom w:val="single" w:sz="4" w:space="0" w:color="auto"/>
              <w:right w:val="single" w:sz="4" w:space="0" w:color="auto"/>
            </w:tcBorders>
            <w:vAlign w:val="center"/>
          </w:tcPr>
          <w:p w14:paraId="51F6B8FB" w14:textId="77777777" w:rsidR="00F428C0" w:rsidRDefault="00F428C0" w:rsidP="003F2E5F">
            <w:pPr>
              <w:pStyle w:val="TAC"/>
              <w:rPr>
                <w:rFonts w:eastAsia="Malgun Gothic"/>
                <w:szCs w:val="24"/>
                <w:lang w:eastAsia="ko-KR"/>
              </w:rPr>
            </w:pPr>
            <w:r>
              <w:rPr>
                <w:rFonts w:eastAsia="Malgun Gothic" w:cs="Arial"/>
                <w:kern w:val="2"/>
                <w:szCs w:val="24"/>
                <w:lang w:eastAsia="ko-KR"/>
              </w:rPr>
              <w:t>N/A</w:t>
            </w:r>
          </w:p>
        </w:tc>
      </w:tr>
      <w:tr w:rsidR="00F428C0" w14:paraId="034EA2FB" w14:textId="77777777" w:rsidTr="003F2E5F">
        <w:trPr>
          <w:trHeight w:val="306"/>
          <w:jc w:val="center"/>
        </w:trPr>
        <w:tc>
          <w:tcPr>
            <w:tcW w:w="1484" w:type="pct"/>
            <w:tcBorders>
              <w:top w:val="nil"/>
              <w:left w:val="single" w:sz="4" w:space="0" w:color="auto"/>
              <w:bottom w:val="nil"/>
              <w:right w:val="single" w:sz="4" w:space="0" w:color="auto"/>
            </w:tcBorders>
            <w:vAlign w:val="center"/>
          </w:tcPr>
          <w:p w14:paraId="4195D69F" w14:textId="77777777" w:rsidR="00F428C0" w:rsidRDefault="00F428C0" w:rsidP="003F2E5F">
            <w:pPr>
              <w:spacing w:after="0"/>
              <w:rPr>
                <w:rFonts w:ascii="Arial" w:hAnsi="Arial"/>
                <w:sz w:val="18"/>
              </w:rPr>
            </w:pPr>
          </w:p>
        </w:tc>
        <w:tc>
          <w:tcPr>
            <w:tcW w:w="356" w:type="pct"/>
            <w:tcBorders>
              <w:top w:val="single" w:sz="4" w:space="0" w:color="auto"/>
              <w:left w:val="single" w:sz="4" w:space="0" w:color="auto"/>
              <w:bottom w:val="single" w:sz="4" w:space="0" w:color="auto"/>
              <w:right w:val="single" w:sz="4" w:space="0" w:color="auto"/>
            </w:tcBorders>
            <w:vAlign w:val="center"/>
          </w:tcPr>
          <w:p w14:paraId="2C57628A" w14:textId="77777777" w:rsidR="00F428C0" w:rsidRDefault="00F428C0" w:rsidP="003F2E5F">
            <w:pPr>
              <w:keepNext/>
              <w:keepLines/>
              <w:spacing w:after="0"/>
              <w:jc w:val="center"/>
              <w:rPr>
                <w:rFonts w:cs="Arial"/>
                <w:kern w:val="2"/>
                <w:szCs w:val="24"/>
                <w:lang w:eastAsia="zh-CN"/>
              </w:rPr>
            </w:pPr>
            <w:r>
              <w:rPr>
                <w:rFonts w:ascii="Arial" w:hAnsi="Arial" w:cs="Arial"/>
                <w:sz w:val="18"/>
                <w:lang w:val="zh-CN" w:eastAsia="zh-TW"/>
              </w:rPr>
              <w:t>n</w:t>
            </w:r>
            <w:r>
              <w:rPr>
                <w:rFonts w:ascii="Arial" w:eastAsia="宋体" w:hAnsi="Arial" w:cs="Arial" w:hint="eastAsia"/>
                <w:sz w:val="18"/>
                <w:lang w:val="en-US" w:eastAsia="zh-CN"/>
              </w:rPr>
              <w:t>39</w:t>
            </w:r>
          </w:p>
        </w:tc>
        <w:tc>
          <w:tcPr>
            <w:tcW w:w="585" w:type="pct"/>
            <w:tcBorders>
              <w:top w:val="single" w:sz="4" w:space="0" w:color="auto"/>
              <w:left w:val="single" w:sz="4" w:space="0" w:color="auto"/>
              <w:bottom w:val="single" w:sz="4" w:space="0" w:color="auto"/>
              <w:right w:val="single" w:sz="4" w:space="0" w:color="auto"/>
            </w:tcBorders>
            <w:noWrap/>
            <w:vAlign w:val="center"/>
          </w:tcPr>
          <w:p w14:paraId="2F6BFFBB" w14:textId="77777777" w:rsidR="00F428C0" w:rsidRDefault="00F428C0" w:rsidP="003F2E5F">
            <w:pPr>
              <w:pStyle w:val="TAC"/>
              <w:rPr>
                <w:rFonts w:eastAsia="宋体"/>
                <w:szCs w:val="24"/>
                <w:lang w:val="en-US" w:eastAsia="zh-CN"/>
              </w:rPr>
            </w:pPr>
            <w:r>
              <w:rPr>
                <w:rFonts w:eastAsia="宋体" w:cs="Arial" w:hint="eastAsia"/>
                <w:kern w:val="2"/>
                <w:szCs w:val="24"/>
                <w:lang w:val="en-US" w:eastAsia="zh-CN"/>
              </w:rPr>
              <w:t>1907.5</w:t>
            </w:r>
          </w:p>
        </w:tc>
        <w:tc>
          <w:tcPr>
            <w:tcW w:w="619" w:type="pct"/>
            <w:tcBorders>
              <w:top w:val="single" w:sz="4" w:space="0" w:color="auto"/>
              <w:left w:val="single" w:sz="4" w:space="0" w:color="auto"/>
              <w:bottom w:val="single" w:sz="4" w:space="0" w:color="auto"/>
              <w:right w:val="single" w:sz="4" w:space="0" w:color="auto"/>
            </w:tcBorders>
            <w:noWrap/>
            <w:vAlign w:val="center"/>
          </w:tcPr>
          <w:p w14:paraId="5D3E7A3B" w14:textId="77777777" w:rsidR="00F428C0" w:rsidRDefault="00F428C0" w:rsidP="003F2E5F">
            <w:pPr>
              <w:pStyle w:val="TAC"/>
              <w:rPr>
                <w:rFonts w:eastAsia="Malgun Gothic"/>
                <w:szCs w:val="24"/>
                <w:lang w:eastAsia="ko-KR"/>
              </w:rPr>
            </w:pPr>
            <w:r>
              <w:rPr>
                <w:rFonts w:cs="Arial"/>
                <w:kern w:val="2"/>
                <w:szCs w:val="24"/>
                <w:lang w:eastAsia="zh-CN"/>
              </w:rPr>
              <w:t>10</w:t>
            </w:r>
          </w:p>
        </w:tc>
        <w:tc>
          <w:tcPr>
            <w:tcW w:w="485" w:type="pct"/>
            <w:tcBorders>
              <w:top w:val="single" w:sz="4" w:space="0" w:color="auto"/>
              <w:left w:val="single" w:sz="4" w:space="0" w:color="auto"/>
              <w:bottom w:val="single" w:sz="4" w:space="0" w:color="auto"/>
              <w:right w:val="single" w:sz="4" w:space="0" w:color="auto"/>
            </w:tcBorders>
            <w:noWrap/>
            <w:vAlign w:val="center"/>
          </w:tcPr>
          <w:p w14:paraId="40E40658" w14:textId="77777777" w:rsidR="00F428C0" w:rsidRDefault="00F428C0" w:rsidP="003F2E5F">
            <w:pPr>
              <w:pStyle w:val="TAC"/>
              <w:rPr>
                <w:rFonts w:eastAsia="Malgun Gothic"/>
                <w:szCs w:val="24"/>
                <w:lang w:eastAsia="ko-KR"/>
              </w:rPr>
            </w:pPr>
            <w:r>
              <w:rPr>
                <w:rFonts w:cs="Arial"/>
                <w:kern w:val="2"/>
                <w:szCs w:val="24"/>
                <w:lang w:eastAsia="zh-CN"/>
              </w:rPr>
              <w:t>50</w:t>
            </w:r>
          </w:p>
        </w:tc>
        <w:tc>
          <w:tcPr>
            <w:tcW w:w="585" w:type="pct"/>
            <w:tcBorders>
              <w:top w:val="single" w:sz="4" w:space="0" w:color="auto"/>
              <w:left w:val="single" w:sz="4" w:space="0" w:color="auto"/>
              <w:bottom w:val="single" w:sz="4" w:space="0" w:color="auto"/>
              <w:right w:val="single" w:sz="4" w:space="0" w:color="auto"/>
            </w:tcBorders>
            <w:noWrap/>
            <w:vAlign w:val="center"/>
          </w:tcPr>
          <w:p w14:paraId="06D440CE" w14:textId="77777777" w:rsidR="00F428C0" w:rsidRDefault="00F428C0" w:rsidP="003F2E5F">
            <w:pPr>
              <w:pStyle w:val="TAC"/>
              <w:rPr>
                <w:szCs w:val="24"/>
                <w:lang w:val="en-US" w:eastAsia="zh-CN"/>
              </w:rPr>
            </w:pPr>
            <w:r>
              <w:rPr>
                <w:rFonts w:eastAsia="宋体" w:cs="Arial" w:hint="eastAsia"/>
                <w:kern w:val="2"/>
                <w:szCs w:val="24"/>
                <w:lang w:val="en-US" w:eastAsia="zh-CN"/>
              </w:rPr>
              <w:t>1907.5</w:t>
            </w:r>
          </w:p>
        </w:tc>
        <w:tc>
          <w:tcPr>
            <w:tcW w:w="511" w:type="pct"/>
            <w:tcBorders>
              <w:top w:val="single" w:sz="4" w:space="0" w:color="auto"/>
              <w:left w:val="single" w:sz="4" w:space="0" w:color="auto"/>
              <w:bottom w:val="single" w:sz="4" w:space="0" w:color="auto"/>
              <w:right w:val="single" w:sz="4" w:space="0" w:color="auto"/>
            </w:tcBorders>
            <w:noWrap/>
            <w:vAlign w:val="center"/>
          </w:tcPr>
          <w:p w14:paraId="17C6C25B" w14:textId="77777777" w:rsidR="00F428C0" w:rsidRDefault="00F428C0" w:rsidP="003F2E5F">
            <w:pPr>
              <w:pStyle w:val="TAC"/>
              <w:rPr>
                <w:rFonts w:eastAsia="Malgun Gothic"/>
                <w:szCs w:val="24"/>
                <w:lang w:eastAsia="ko-KR"/>
              </w:rPr>
            </w:pPr>
            <w:r>
              <w:rPr>
                <w:rFonts w:eastAsia="宋体" w:cs="Arial" w:hint="eastAsia"/>
                <w:kern w:val="2"/>
                <w:szCs w:val="24"/>
                <w:lang w:val="en-US" w:eastAsia="zh-CN"/>
              </w:rPr>
              <w:t>13.8</w:t>
            </w:r>
          </w:p>
        </w:tc>
        <w:tc>
          <w:tcPr>
            <w:tcW w:w="373" w:type="pct"/>
            <w:tcBorders>
              <w:top w:val="single" w:sz="4" w:space="0" w:color="auto"/>
              <w:left w:val="single" w:sz="4" w:space="0" w:color="auto"/>
              <w:bottom w:val="single" w:sz="4" w:space="0" w:color="auto"/>
              <w:right w:val="single" w:sz="4" w:space="0" w:color="auto"/>
            </w:tcBorders>
            <w:vAlign w:val="center"/>
          </w:tcPr>
          <w:p w14:paraId="3F1AD448" w14:textId="77777777" w:rsidR="00F428C0" w:rsidRDefault="00F428C0" w:rsidP="003F2E5F">
            <w:pPr>
              <w:pStyle w:val="TAC"/>
              <w:rPr>
                <w:rFonts w:eastAsia="宋体"/>
                <w:szCs w:val="24"/>
                <w:lang w:val="en-US" w:eastAsia="zh-CN"/>
              </w:rPr>
            </w:pPr>
            <w:r>
              <w:rPr>
                <w:rFonts w:eastAsia="宋体" w:cs="Arial" w:hint="eastAsia"/>
                <w:kern w:val="2"/>
                <w:szCs w:val="24"/>
                <w:lang w:val="en-US" w:eastAsia="zh-CN"/>
              </w:rPr>
              <w:t>IMD4</w:t>
            </w:r>
          </w:p>
        </w:tc>
      </w:tr>
      <w:tr w:rsidR="00F428C0" w14:paraId="7851B2D0" w14:textId="77777777" w:rsidTr="003F2E5F">
        <w:trPr>
          <w:trHeight w:val="306"/>
          <w:jc w:val="center"/>
        </w:trPr>
        <w:tc>
          <w:tcPr>
            <w:tcW w:w="1484" w:type="pct"/>
            <w:tcBorders>
              <w:top w:val="nil"/>
              <w:left w:val="single" w:sz="4" w:space="0" w:color="auto"/>
              <w:bottom w:val="nil"/>
              <w:right w:val="single" w:sz="4" w:space="0" w:color="auto"/>
            </w:tcBorders>
            <w:vAlign w:val="center"/>
          </w:tcPr>
          <w:p w14:paraId="7ACF1BF8" w14:textId="77777777" w:rsidR="00F428C0" w:rsidRDefault="00F428C0" w:rsidP="003F2E5F">
            <w:pPr>
              <w:spacing w:after="0"/>
              <w:rPr>
                <w:rFonts w:ascii="Arial" w:hAnsi="Arial"/>
                <w:sz w:val="18"/>
              </w:rPr>
            </w:pPr>
          </w:p>
        </w:tc>
        <w:tc>
          <w:tcPr>
            <w:tcW w:w="356" w:type="pct"/>
            <w:tcBorders>
              <w:top w:val="single" w:sz="4" w:space="0" w:color="auto"/>
              <w:left w:val="single" w:sz="4" w:space="0" w:color="auto"/>
              <w:bottom w:val="single" w:sz="4" w:space="0" w:color="auto"/>
              <w:right w:val="single" w:sz="4" w:space="0" w:color="auto"/>
            </w:tcBorders>
            <w:vAlign w:val="center"/>
          </w:tcPr>
          <w:p w14:paraId="7671006A" w14:textId="77777777" w:rsidR="00F428C0" w:rsidRDefault="00F428C0" w:rsidP="003F2E5F">
            <w:pPr>
              <w:keepNext/>
              <w:keepLines/>
              <w:spacing w:after="0"/>
              <w:jc w:val="center"/>
              <w:rPr>
                <w:rFonts w:cs="Arial"/>
                <w:kern w:val="2"/>
                <w:szCs w:val="24"/>
                <w:lang w:eastAsia="zh-CN"/>
              </w:rPr>
            </w:pPr>
            <w:r>
              <w:rPr>
                <w:rFonts w:ascii="Arial" w:eastAsia="宋体" w:hAnsi="Arial" w:cs="Arial" w:hint="eastAsia"/>
                <w:sz w:val="18"/>
                <w:lang w:val="en-US" w:eastAsia="zh-CN"/>
              </w:rPr>
              <w:t>n79</w:t>
            </w:r>
          </w:p>
        </w:tc>
        <w:tc>
          <w:tcPr>
            <w:tcW w:w="585" w:type="pct"/>
            <w:tcBorders>
              <w:top w:val="single" w:sz="4" w:space="0" w:color="auto"/>
              <w:left w:val="single" w:sz="4" w:space="0" w:color="auto"/>
              <w:bottom w:val="single" w:sz="4" w:space="0" w:color="auto"/>
              <w:right w:val="single" w:sz="4" w:space="0" w:color="auto"/>
            </w:tcBorders>
            <w:noWrap/>
            <w:vAlign w:val="center"/>
          </w:tcPr>
          <w:p w14:paraId="6829D512" w14:textId="77777777" w:rsidR="00F428C0" w:rsidRDefault="00F428C0" w:rsidP="003F2E5F">
            <w:pPr>
              <w:pStyle w:val="TAC"/>
              <w:rPr>
                <w:rFonts w:eastAsia="宋体"/>
                <w:szCs w:val="24"/>
                <w:lang w:val="en-US" w:eastAsia="zh-CN"/>
              </w:rPr>
            </w:pPr>
            <w:r>
              <w:rPr>
                <w:rFonts w:eastAsia="宋体" w:cs="Arial" w:hint="eastAsia"/>
                <w:kern w:val="2"/>
                <w:szCs w:val="24"/>
                <w:lang w:val="en-US" w:eastAsia="zh-CN"/>
              </w:rPr>
              <w:t>4600</w:t>
            </w:r>
          </w:p>
        </w:tc>
        <w:tc>
          <w:tcPr>
            <w:tcW w:w="619" w:type="pct"/>
            <w:tcBorders>
              <w:top w:val="single" w:sz="4" w:space="0" w:color="auto"/>
              <w:left w:val="single" w:sz="4" w:space="0" w:color="auto"/>
              <w:bottom w:val="single" w:sz="4" w:space="0" w:color="auto"/>
              <w:right w:val="single" w:sz="4" w:space="0" w:color="auto"/>
            </w:tcBorders>
            <w:noWrap/>
            <w:vAlign w:val="center"/>
          </w:tcPr>
          <w:p w14:paraId="27E00967" w14:textId="77777777" w:rsidR="00F428C0" w:rsidRDefault="00F428C0" w:rsidP="003F2E5F">
            <w:pPr>
              <w:pStyle w:val="TAC"/>
              <w:rPr>
                <w:rFonts w:eastAsia="宋体"/>
                <w:szCs w:val="24"/>
                <w:lang w:val="en-US" w:eastAsia="zh-CN"/>
              </w:rPr>
            </w:pPr>
            <w:r>
              <w:rPr>
                <w:rFonts w:eastAsia="宋体" w:cs="Arial" w:hint="eastAsia"/>
                <w:kern w:val="2"/>
                <w:szCs w:val="24"/>
                <w:lang w:val="en-US" w:eastAsia="zh-CN"/>
              </w:rPr>
              <w:t>40</w:t>
            </w:r>
          </w:p>
        </w:tc>
        <w:tc>
          <w:tcPr>
            <w:tcW w:w="485" w:type="pct"/>
            <w:tcBorders>
              <w:top w:val="single" w:sz="4" w:space="0" w:color="auto"/>
              <w:left w:val="single" w:sz="4" w:space="0" w:color="auto"/>
              <w:bottom w:val="single" w:sz="4" w:space="0" w:color="auto"/>
              <w:right w:val="single" w:sz="4" w:space="0" w:color="auto"/>
            </w:tcBorders>
            <w:noWrap/>
            <w:vAlign w:val="center"/>
          </w:tcPr>
          <w:p w14:paraId="58D5838B" w14:textId="77777777" w:rsidR="00F428C0" w:rsidRDefault="00F428C0" w:rsidP="003F2E5F">
            <w:pPr>
              <w:pStyle w:val="TAC"/>
              <w:rPr>
                <w:rFonts w:eastAsia="宋体"/>
                <w:szCs w:val="24"/>
                <w:lang w:val="en-US" w:eastAsia="zh-CN"/>
              </w:rPr>
            </w:pPr>
            <w:r>
              <w:rPr>
                <w:rFonts w:eastAsia="宋体" w:cs="Arial" w:hint="eastAsia"/>
                <w:kern w:val="2"/>
                <w:szCs w:val="24"/>
                <w:lang w:val="en-US" w:eastAsia="zh-CN"/>
              </w:rPr>
              <w:t>216</w:t>
            </w:r>
          </w:p>
        </w:tc>
        <w:tc>
          <w:tcPr>
            <w:tcW w:w="585" w:type="pct"/>
            <w:tcBorders>
              <w:top w:val="single" w:sz="4" w:space="0" w:color="auto"/>
              <w:left w:val="single" w:sz="4" w:space="0" w:color="auto"/>
              <w:bottom w:val="single" w:sz="4" w:space="0" w:color="auto"/>
              <w:right w:val="single" w:sz="4" w:space="0" w:color="auto"/>
            </w:tcBorders>
            <w:noWrap/>
            <w:vAlign w:val="center"/>
          </w:tcPr>
          <w:p w14:paraId="12243E25" w14:textId="77777777" w:rsidR="00F428C0" w:rsidRDefault="00F428C0" w:rsidP="003F2E5F">
            <w:pPr>
              <w:pStyle w:val="TAC"/>
              <w:rPr>
                <w:szCs w:val="24"/>
                <w:lang w:val="en-US" w:eastAsia="zh-CN"/>
              </w:rPr>
            </w:pPr>
            <w:r>
              <w:rPr>
                <w:rFonts w:cs="Arial" w:hint="eastAsia"/>
                <w:kern w:val="2"/>
                <w:szCs w:val="24"/>
                <w:lang w:val="en-US" w:eastAsia="zh-CN"/>
              </w:rPr>
              <w:t>4600</w:t>
            </w:r>
          </w:p>
        </w:tc>
        <w:tc>
          <w:tcPr>
            <w:tcW w:w="511" w:type="pct"/>
            <w:tcBorders>
              <w:top w:val="single" w:sz="4" w:space="0" w:color="auto"/>
              <w:left w:val="single" w:sz="4" w:space="0" w:color="auto"/>
              <w:bottom w:val="single" w:sz="4" w:space="0" w:color="auto"/>
              <w:right w:val="single" w:sz="4" w:space="0" w:color="auto"/>
            </w:tcBorders>
            <w:noWrap/>
            <w:vAlign w:val="center"/>
          </w:tcPr>
          <w:p w14:paraId="1370D255" w14:textId="77777777" w:rsidR="00F428C0" w:rsidRDefault="00F428C0" w:rsidP="003F2E5F">
            <w:pPr>
              <w:pStyle w:val="TAC"/>
              <w:rPr>
                <w:rFonts w:eastAsia="宋体"/>
                <w:szCs w:val="24"/>
                <w:lang w:val="en-US" w:eastAsia="zh-CN"/>
              </w:rPr>
            </w:pPr>
            <w:r>
              <w:rPr>
                <w:rFonts w:eastAsia="Malgun Gothic" w:cs="Arial"/>
                <w:kern w:val="2"/>
                <w:szCs w:val="24"/>
                <w:lang w:eastAsia="ko-KR"/>
              </w:rPr>
              <w:t>N/A</w:t>
            </w:r>
          </w:p>
        </w:tc>
        <w:tc>
          <w:tcPr>
            <w:tcW w:w="373" w:type="pct"/>
            <w:tcBorders>
              <w:top w:val="single" w:sz="4" w:space="0" w:color="auto"/>
              <w:left w:val="single" w:sz="4" w:space="0" w:color="auto"/>
              <w:bottom w:val="single" w:sz="4" w:space="0" w:color="auto"/>
              <w:right w:val="single" w:sz="4" w:space="0" w:color="auto"/>
            </w:tcBorders>
            <w:vAlign w:val="center"/>
          </w:tcPr>
          <w:p w14:paraId="6A41C5E4" w14:textId="77777777" w:rsidR="00F428C0" w:rsidRDefault="00F428C0" w:rsidP="003F2E5F">
            <w:pPr>
              <w:pStyle w:val="TAC"/>
              <w:rPr>
                <w:rFonts w:eastAsia="Malgun Gothic"/>
                <w:szCs w:val="24"/>
                <w:lang w:eastAsia="ko-KR"/>
              </w:rPr>
            </w:pPr>
            <w:r>
              <w:rPr>
                <w:rFonts w:eastAsia="Malgun Gothic" w:cs="Arial"/>
                <w:kern w:val="2"/>
                <w:szCs w:val="24"/>
                <w:lang w:eastAsia="ko-KR"/>
              </w:rPr>
              <w:t>N/A</w:t>
            </w:r>
          </w:p>
        </w:tc>
      </w:tr>
      <w:tr w:rsidR="00F428C0" w14:paraId="638D1355" w14:textId="77777777" w:rsidTr="003F2E5F">
        <w:trPr>
          <w:trHeight w:val="306"/>
          <w:jc w:val="center"/>
        </w:trPr>
        <w:tc>
          <w:tcPr>
            <w:tcW w:w="1484" w:type="pct"/>
            <w:tcBorders>
              <w:top w:val="nil"/>
              <w:left w:val="single" w:sz="4" w:space="0" w:color="auto"/>
              <w:bottom w:val="nil"/>
              <w:right w:val="single" w:sz="4" w:space="0" w:color="auto"/>
            </w:tcBorders>
            <w:vAlign w:val="center"/>
          </w:tcPr>
          <w:p w14:paraId="7145C07C" w14:textId="77777777" w:rsidR="00F428C0" w:rsidRDefault="00F428C0" w:rsidP="003F2E5F">
            <w:pPr>
              <w:spacing w:after="0"/>
              <w:rPr>
                <w:rFonts w:ascii="Arial" w:hAnsi="Arial"/>
                <w:sz w:val="18"/>
              </w:rPr>
            </w:pPr>
          </w:p>
        </w:tc>
        <w:tc>
          <w:tcPr>
            <w:tcW w:w="356" w:type="pct"/>
            <w:tcBorders>
              <w:top w:val="single" w:sz="4" w:space="0" w:color="auto"/>
              <w:left w:val="single" w:sz="4" w:space="0" w:color="auto"/>
              <w:bottom w:val="single" w:sz="4" w:space="0" w:color="auto"/>
              <w:right w:val="single" w:sz="4" w:space="0" w:color="auto"/>
            </w:tcBorders>
            <w:vAlign w:val="center"/>
          </w:tcPr>
          <w:p w14:paraId="1BF636AE" w14:textId="77777777" w:rsidR="00F428C0" w:rsidRDefault="00F428C0" w:rsidP="003F2E5F">
            <w:pPr>
              <w:keepNext/>
              <w:keepLines/>
              <w:spacing w:after="0"/>
              <w:jc w:val="center"/>
              <w:rPr>
                <w:rFonts w:cs="Arial"/>
                <w:kern w:val="2"/>
                <w:szCs w:val="24"/>
                <w:lang w:val="en-US" w:eastAsia="zh-CN"/>
              </w:rPr>
            </w:pPr>
            <w:r>
              <w:rPr>
                <w:rFonts w:ascii="Arial" w:eastAsia="宋体" w:hAnsi="Arial" w:cs="Arial" w:hint="eastAsia"/>
                <w:sz w:val="18"/>
                <w:lang w:val="en-US" w:eastAsia="zh-CN"/>
              </w:rPr>
              <w:t>n8</w:t>
            </w:r>
          </w:p>
        </w:tc>
        <w:tc>
          <w:tcPr>
            <w:tcW w:w="585" w:type="pct"/>
            <w:tcBorders>
              <w:top w:val="single" w:sz="4" w:space="0" w:color="auto"/>
              <w:left w:val="single" w:sz="4" w:space="0" w:color="auto"/>
              <w:bottom w:val="single" w:sz="4" w:space="0" w:color="auto"/>
              <w:right w:val="single" w:sz="4" w:space="0" w:color="auto"/>
            </w:tcBorders>
            <w:noWrap/>
            <w:vAlign w:val="center"/>
          </w:tcPr>
          <w:p w14:paraId="4F9C7EC3" w14:textId="77777777" w:rsidR="00F428C0" w:rsidRDefault="00F428C0" w:rsidP="003F2E5F">
            <w:pPr>
              <w:pStyle w:val="TAC"/>
              <w:rPr>
                <w:rFonts w:eastAsia="宋体"/>
                <w:szCs w:val="24"/>
                <w:lang w:val="en-US" w:eastAsia="zh-CN"/>
              </w:rPr>
            </w:pPr>
            <w:r>
              <w:rPr>
                <w:rFonts w:eastAsia="宋体" w:cs="Arial" w:hint="eastAsia"/>
                <w:kern w:val="2"/>
                <w:szCs w:val="24"/>
                <w:lang w:val="en-US" w:eastAsia="zh-CN"/>
              </w:rPr>
              <w:t>895</w:t>
            </w:r>
          </w:p>
        </w:tc>
        <w:tc>
          <w:tcPr>
            <w:tcW w:w="619" w:type="pct"/>
            <w:tcBorders>
              <w:top w:val="single" w:sz="4" w:space="0" w:color="auto"/>
              <w:left w:val="single" w:sz="4" w:space="0" w:color="auto"/>
              <w:bottom w:val="single" w:sz="4" w:space="0" w:color="auto"/>
              <w:right w:val="single" w:sz="4" w:space="0" w:color="auto"/>
            </w:tcBorders>
            <w:noWrap/>
            <w:vAlign w:val="center"/>
          </w:tcPr>
          <w:p w14:paraId="41B7D89B" w14:textId="77777777" w:rsidR="00F428C0" w:rsidRDefault="00F428C0" w:rsidP="003F2E5F">
            <w:pPr>
              <w:pStyle w:val="TAC"/>
              <w:rPr>
                <w:rFonts w:eastAsia="Malgun Gothic"/>
                <w:szCs w:val="24"/>
                <w:lang w:val="en-US" w:eastAsia="zh-CN"/>
              </w:rPr>
            </w:pPr>
            <w:r>
              <w:rPr>
                <w:rFonts w:eastAsia="Malgun Gothic" w:cs="Arial"/>
                <w:kern w:val="2"/>
                <w:szCs w:val="24"/>
                <w:lang w:eastAsia="ko-KR"/>
              </w:rPr>
              <w:t>5</w:t>
            </w:r>
          </w:p>
        </w:tc>
        <w:tc>
          <w:tcPr>
            <w:tcW w:w="485" w:type="pct"/>
            <w:tcBorders>
              <w:top w:val="single" w:sz="4" w:space="0" w:color="auto"/>
              <w:left w:val="single" w:sz="4" w:space="0" w:color="auto"/>
              <w:bottom w:val="single" w:sz="4" w:space="0" w:color="auto"/>
              <w:right w:val="single" w:sz="4" w:space="0" w:color="auto"/>
            </w:tcBorders>
            <w:noWrap/>
            <w:vAlign w:val="center"/>
          </w:tcPr>
          <w:p w14:paraId="44FD7D03" w14:textId="77777777" w:rsidR="00F428C0" w:rsidRDefault="00F428C0" w:rsidP="003F2E5F">
            <w:pPr>
              <w:pStyle w:val="TAC"/>
              <w:rPr>
                <w:rFonts w:eastAsia="Malgun Gothic"/>
                <w:szCs w:val="24"/>
                <w:lang w:val="en-US" w:eastAsia="zh-CN"/>
              </w:rPr>
            </w:pPr>
            <w:r>
              <w:rPr>
                <w:rFonts w:eastAsia="Malgun Gothic" w:cs="Arial"/>
                <w:kern w:val="2"/>
                <w:szCs w:val="24"/>
                <w:lang w:eastAsia="ko-KR"/>
              </w:rPr>
              <w:t>25</w:t>
            </w:r>
          </w:p>
        </w:tc>
        <w:tc>
          <w:tcPr>
            <w:tcW w:w="585" w:type="pct"/>
            <w:tcBorders>
              <w:top w:val="single" w:sz="4" w:space="0" w:color="auto"/>
              <w:left w:val="single" w:sz="4" w:space="0" w:color="auto"/>
              <w:bottom w:val="single" w:sz="4" w:space="0" w:color="auto"/>
              <w:right w:val="single" w:sz="4" w:space="0" w:color="auto"/>
            </w:tcBorders>
            <w:noWrap/>
            <w:vAlign w:val="center"/>
          </w:tcPr>
          <w:p w14:paraId="4BB1B99A" w14:textId="77777777" w:rsidR="00F428C0" w:rsidRDefault="00F428C0" w:rsidP="003F2E5F">
            <w:pPr>
              <w:pStyle w:val="TAC"/>
              <w:rPr>
                <w:szCs w:val="24"/>
                <w:lang w:val="en-US" w:eastAsia="zh-CN"/>
              </w:rPr>
            </w:pPr>
            <w:r>
              <w:rPr>
                <w:rFonts w:cs="Arial" w:hint="eastAsia"/>
                <w:kern w:val="2"/>
                <w:szCs w:val="24"/>
                <w:lang w:val="en-US" w:eastAsia="zh-CN"/>
              </w:rPr>
              <w:t>940</w:t>
            </w:r>
          </w:p>
        </w:tc>
        <w:tc>
          <w:tcPr>
            <w:tcW w:w="511" w:type="pct"/>
            <w:tcBorders>
              <w:top w:val="single" w:sz="4" w:space="0" w:color="auto"/>
              <w:left w:val="single" w:sz="4" w:space="0" w:color="auto"/>
              <w:bottom w:val="single" w:sz="4" w:space="0" w:color="auto"/>
              <w:right w:val="single" w:sz="4" w:space="0" w:color="auto"/>
            </w:tcBorders>
            <w:noWrap/>
            <w:vAlign w:val="center"/>
          </w:tcPr>
          <w:p w14:paraId="7C2A16CB" w14:textId="77777777" w:rsidR="00F428C0" w:rsidRDefault="00F428C0" w:rsidP="003F2E5F">
            <w:pPr>
              <w:pStyle w:val="TAC"/>
              <w:rPr>
                <w:rFonts w:eastAsia="宋体"/>
                <w:szCs w:val="24"/>
                <w:lang w:val="en-US" w:eastAsia="zh-CN"/>
              </w:rPr>
            </w:pPr>
            <w:r>
              <w:rPr>
                <w:rFonts w:eastAsia="宋体" w:cs="Arial" w:hint="eastAsia"/>
                <w:kern w:val="2"/>
                <w:szCs w:val="24"/>
                <w:lang w:val="en-US" w:eastAsia="zh-CN"/>
              </w:rPr>
              <w:t>15.1</w:t>
            </w:r>
          </w:p>
        </w:tc>
        <w:tc>
          <w:tcPr>
            <w:tcW w:w="373" w:type="pct"/>
            <w:tcBorders>
              <w:top w:val="single" w:sz="4" w:space="0" w:color="auto"/>
              <w:left w:val="single" w:sz="4" w:space="0" w:color="auto"/>
              <w:bottom w:val="single" w:sz="4" w:space="0" w:color="auto"/>
              <w:right w:val="single" w:sz="4" w:space="0" w:color="auto"/>
            </w:tcBorders>
            <w:vAlign w:val="center"/>
          </w:tcPr>
          <w:p w14:paraId="75B95F61" w14:textId="77777777" w:rsidR="00F428C0" w:rsidRDefault="00F428C0" w:rsidP="003F2E5F">
            <w:pPr>
              <w:pStyle w:val="TAC"/>
              <w:rPr>
                <w:rFonts w:eastAsia="宋体"/>
                <w:szCs w:val="24"/>
                <w:lang w:val="en-US" w:eastAsia="zh-CN"/>
              </w:rPr>
            </w:pPr>
            <w:r>
              <w:rPr>
                <w:rFonts w:eastAsia="宋体" w:cs="Arial" w:hint="eastAsia"/>
                <w:kern w:val="2"/>
                <w:szCs w:val="24"/>
                <w:lang w:val="en-US" w:eastAsia="zh-CN"/>
              </w:rPr>
              <w:t>IMD3</w:t>
            </w:r>
          </w:p>
        </w:tc>
      </w:tr>
      <w:tr w:rsidR="00F428C0" w14:paraId="0B55E164" w14:textId="77777777" w:rsidTr="003F2E5F">
        <w:trPr>
          <w:trHeight w:val="306"/>
          <w:jc w:val="center"/>
        </w:trPr>
        <w:tc>
          <w:tcPr>
            <w:tcW w:w="1484" w:type="pct"/>
            <w:tcBorders>
              <w:top w:val="nil"/>
              <w:left w:val="single" w:sz="4" w:space="0" w:color="auto"/>
              <w:bottom w:val="nil"/>
              <w:right w:val="single" w:sz="4" w:space="0" w:color="auto"/>
            </w:tcBorders>
            <w:vAlign w:val="center"/>
          </w:tcPr>
          <w:p w14:paraId="362B90E7" w14:textId="77777777" w:rsidR="00F428C0" w:rsidRDefault="00F428C0" w:rsidP="003F2E5F">
            <w:pPr>
              <w:spacing w:after="0"/>
              <w:rPr>
                <w:rFonts w:ascii="Arial" w:hAnsi="Arial"/>
                <w:sz w:val="18"/>
              </w:rPr>
            </w:pPr>
          </w:p>
        </w:tc>
        <w:tc>
          <w:tcPr>
            <w:tcW w:w="356" w:type="pct"/>
            <w:tcBorders>
              <w:top w:val="single" w:sz="4" w:space="0" w:color="auto"/>
              <w:left w:val="single" w:sz="4" w:space="0" w:color="auto"/>
              <w:bottom w:val="single" w:sz="4" w:space="0" w:color="auto"/>
              <w:right w:val="single" w:sz="4" w:space="0" w:color="auto"/>
            </w:tcBorders>
            <w:vAlign w:val="center"/>
          </w:tcPr>
          <w:p w14:paraId="4062AC69" w14:textId="77777777" w:rsidR="00F428C0" w:rsidRDefault="00F428C0" w:rsidP="003F2E5F">
            <w:pPr>
              <w:keepNext/>
              <w:keepLines/>
              <w:spacing w:after="0"/>
              <w:jc w:val="center"/>
              <w:rPr>
                <w:rFonts w:cs="Arial"/>
                <w:kern w:val="2"/>
                <w:szCs w:val="24"/>
                <w:lang w:val="en-US" w:eastAsia="zh-CN"/>
              </w:rPr>
            </w:pPr>
            <w:r>
              <w:rPr>
                <w:rFonts w:ascii="Arial" w:hAnsi="Arial" w:cs="Arial"/>
                <w:sz w:val="18"/>
                <w:lang w:val="zh-CN" w:eastAsia="zh-TW"/>
              </w:rPr>
              <w:t>n</w:t>
            </w:r>
            <w:r>
              <w:rPr>
                <w:rFonts w:ascii="Arial" w:eastAsia="宋体" w:hAnsi="Arial" w:cs="Arial" w:hint="eastAsia"/>
                <w:sz w:val="18"/>
                <w:lang w:val="en-US" w:eastAsia="zh-CN"/>
              </w:rPr>
              <w:t>39</w:t>
            </w:r>
          </w:p>
        </w:tc>
        <w:tc>
          <w:tcPr>
            <w:tcW w:w="585" w:type="pct"/>
            <w:tcBorders>
              <w:top w:val="single" w:sz="4" w:space="0" w:color="auto"/>
              <w:left w:val="single" w:sz="4" w:space="0" w:color="auto"/>
              <w:bottom w:val="single" w:sz="4" w:space="0" w:color="auto"/>
              <w:right w:val="single" w:sz="4" w:space="0" w:color="auto"/>
            </w:tcBorders>
            <w:noWrap/>
            <w:vAlign w:val="center"/>
          </w:tcPr>
          <w:p w14:paraId="247CFE5B" w14:textId="77777777" w:rsidR="00F428C0" w:rsidRDefault="00F428C0" w:rsidP="003F2E5F">
            <w:pPr>
              <w:pStyle w:val="TAC"/>
              <w:rPr>
                <w:rFonts w:eastAsia="宋体"/>
                <w:szCs w:val="24"/>
                <w:lang w:val="en-US" w:eastAsia="zh-CN"/>
              </w:rPr>
            </w:pPr>
            <w:r>
              <w:rPr>
                <w:rFonts w:eastAsia="宋体" w:cs="Arial" w:hint="eastAsia"/>
                <w:kern w:val="2"/>
                <w:szCs w:val="24"/>
                <w:lang w:val="en-US" w:eastAsia="zh-CN"/>
              </w:rPr>
              <w:t>1900</w:t>
            </w:r>
          </w:p>
        </w:tc>
        <w:tc>
          <w:tcPr>
            <w:tcW w:w="619" w:type="pct"/>
            <w:tcBorders>
              <w:top w:val="single" w:sz="4" w:space="0" w:color="auto"/>
              <w:left w:val="single" w:sz="4" w:space="0" w:color="auto"/>
              <w:bottom w:val="single" w:sz="4" w:space="0" w:color="auto"/>
              <w:right w:val="single" w:sz="4" w:space="0" w:color="auto"/>
            </w:tcBorders>
            <w:noWrap/>
            <w:vAlign w:val="center"/>
          </w:tcPr>
          <w:p w14:paraId="6A36A41A" w14:textId="77777777" w:rsidR="00F428C0" w:rsidRDefault="00F428C0" w:rsidP="003F2E5F">
            <w:pPr>
              <w:pStyle w:val="TAC"/>
              <w:rPr>
                <w:rFonts w:eastAsia="Malgun Gothic"/>
                <w:szCs w:val="24"/>
                <w:lang w:val="en-US" w:eastAsia="zh-CN"/>
              </w:rPr>
            </w:pPr>
            <w:r>
              <w:rPr>
                <w:rFonts w:cs="Arial"/>
                <w:kern w:val="2"/>
                <w:szCs w:val="24"/>
                <w:lang w:eastAsia="zh-CN"/>
              </w:rPr>
              <w:t>10</w:t>
            </w:r>
          </w:p>
        </w:tc>
        <w:tc>
          <w:tcPr>
            <w:tcW w:w="485" w:type="pct"/>
            <w:tcBorders>
              <w:top w:val="single" w:sz="4" w:space="0" w:color="auto"/>
              <w:left w:val="single" w:sz="4" w:space="0" w:color="auto"/>
              <w:bottom w:val="single" w:sz="4" w:space="0" w:color="auto"/>
              <w:right w:val="single" w:sz="4" w:space="0" w:color="auto"/>
            </w:tcBorders>
            <w:noWrap/>
            <w:vAlign w:val="center"/>
          </w:tcPr>
          <w:p w14:paraId="4D425861" w14:textId="77777777" w:rsidR="00F428C0" w:rsidRDefault="00F428C0" w:rsidP="003F2E5F">
            <w:pPr>
              <w:pStyle w:val="TAC"/>
              <w:rPr>
                <w:rFonts w:eastAsia="Malgun Gothic"/>
                <w:szCs w:val="24"/>
                <w:lang w:val="en-US" w:eastAsia="zh-CN"/>
              </w:rPr>
            </w:pPr>
            <w:r>
              <w:rPr>
                <w:rFonts w:cs="Arial"/>
                <w:kern w:val="2"/>
                <w:szCs w:val="24"/>
                <w:lang w:eastAsia="zh-CN"/>
              </w:rPr>
              <w:t>50</w:t>
            </w:r>
          </w:p>
        </w:tc>
        <w:tc>
          <w:tcPr>
            <w:tcW w:w="585" w:type="pct"/>
            <w:tcBorders>
              <w:top w:val="single" w:sz="4" w:space="0" w:color="auto"/>
              <w:left w:val="single" w:sz="4" w:space="0" w:color="auto"/>
              <w:bottom w:val="single" w:sz="4" w:space="0" w:color="auto"/>
              <w:right w:val="single" w:sz="4" w:space="0" w:color="auto"/>
            </w:tcBorders>
            <w:noWrap/>
            <w:vAlign w:val="center"/>
          </w:tcPr>
          <w:p w14:paraId="05456067" w14:textId="77777777" w:rsidR="00F428C0" w:rsidRDefault="00F428C0" w:rsidP="003F2E5F">
            <w:pPr>
              <w:pStyle w:val="TAC"/>
              <w:rPr>
                <w:szCs w:val="24"/>
                <w:lang w:val="en-US" w:eastAsia="zh-CN"/>
              </w:rPr>
            </w:pPr>
            <w:r>
              <w:rPr>
                <w:rFonts w:eastAsia="宋体" w:cs="Arial" w:hint="eastAsia"/>
                <w:kern w:val="2"/>
                <w:szCs w:val="24"/>
                <w:lang w:val="en-US" w:eastAsia="zh-CN"/>
              </w:rPr>
              <w:t>1900</w:t>
            </w:r>
          </w:p>
        </w:tc>
        <w:tc>
          <w:tcPr>
            <w:tcW w:w="511" w:type="pct"/>
            <w:tcBorders>
              <w:top w:val="single" w:sz="4" w:space="0" w:color="auto"/>
              <w:left w:val="single" w:sz="4" w:space="0" w:color="auto"/>
              <w:bottom w:val="single" w:sz="4" w:space="0" w:color="auto"/>
              <w:right w:val="single" w:sz="4" w:space="0" w:color="auto"/>
            </w:tcBorders>
            <w:noWrap/>
            <w:vAlign w:val="center"/>
          </w:tcPr>
          <w:p w14:paraId="518FF6C1" w14:textId="77777777" w:rsidR="00F428C0" w:rsidRDefault="00F428C0" w:rsidP="003F2E5F">
            <w:pPr>
              <w:pStyle w:val="TAC"/>
              <w:rPr>
                <w:rFonts w:eastAsia="Malgun Gothic"/>
                <w:szCs w:val="24"/>
                <w:lang w:val="en-US" w:eastAsia="ko-KR"/>
              </w:rPr>
            </w:pPr>
            <w:r>
              <w:rPr>
                <w:rFonts w:eastAsia="宋体" w:cs="Arial" w:hint="eastAsia"/>
                <w:kern w:val="2"/>
                <w:szCs w:val="24"/>
                <w:lang w:val="en-US" w:eastAsia="zh-CN"/>
              </w:rPr>
              <w:t>N/A</w:t>
            </w:r>
          </w:p>
        </w:tc>
        <w:tc>
          <w:tcPr>
            <w:tcW w:w="373" w:type="pct"/>
            <w:tcBorders>
              <w:top w:val="single" w:sz="4" w:space="0" w:color="auto"/>
              <w:left w:val="single" w:sz="4" w:space="0" w:color="auto"/>
              <w:bottom w:val="single" w:sz="4" w:space="0" w:color="auto"/>
              <w:right w:val="single" w:sz="4" w:space="0" w:color="auto"/>
            </w:tcBorders>
            <w:vAlign w:val="center"/>
          </w:tcPr>
          <w:p w14:paraId="1AFA31D1" w14:textId="77777777" w:rsidR="00F428C0" w:rsidRDefault="00F428C0" w:rsidP="003F2E5F">
            <w:pPr>
              <w:pStyle w:val="TAC"/>
              <w:rPr>
                <w:rFonts w:eastAsia="宋体"/>
                <w:szCs w:val="24"/>
                <w:lang w:val="en-US" w:eastAsia="ko-KR"/>
              </w:rPr>
            </w:pPr>
            <w:r>
              <w:rPr>
                <w:rFonts w:eastAsia="宋体" w:cs="Arial" w:hint="eastAsia"/>
                <w:kern w:val="2"/>
                <w:szCs w:val="24"/>
                <w:lang w:val="en-US" w:eastAsia="zh-CN"/>
              </w:rPr>
              <w:t>N/A</w:t>
            </w:r>
          </w:p>
        </w:tc>
      </w:tr>
      <w:tr w:rsidR="00F428C0" w14:paraId="716CB834" w14:textId="77777777" w:rsidTr="003F2E5F">
        <w:trPr>
          <w:trHeight w:val="306"/>
          <w:jc w:val="center"/>
        </w:trPr>
        <w:tc>
          <w:tcPr>
            <w:tcW w:w="1484" w:type="pct"/>
            <w:tcBorders>
              <w:top w:val="nil"/>
              <w:left w:val="single" w:sz="4" w:space="0" w:color="auto"/>
              <w:right w:val="single" w:sz="4" w:space="0" w:color="auto"/>
            </w:tcBorders>
            <w:vAlign w:val="center"/>
          </w:tcPr>
          <w:p w14:paraId="78B47139" w14:textId="77777777" w:rsidR="00F428C0" w:rsidRDefault="00F428C0" w:rsidP="003F2E5F">
            <w:pPr>
              <w:spacing w:after="0"/>
              <w:rPr>
                <w:rFonts w:ascii="Arial" w:hAnsi="Arial"/>
                <w:sz w:val="18"/>
              </w:rPr>
            </w:pPr>
          </w:p>
        </w:tc>
        <w:tc>
          <w:tcPr>
            <w:tcW w:w="356" w:type="pct"/>
            <w:tcBorders>
              <w:top w:val="single" w:sz="4" w:space="0" w:color="auto"/>
              <w:left w:val="single" w:sz="4" w:space="0" w:color="auto"/>
              <w:bottom w:val="single" w:sz="4" w:space="0" w:color="auto"/>
              <w:right w:val="single" w:sz="4" w:space="0" w:color="auto"/>
            </w:tcBorders>
            <w:vAlign w:val="center"/>
          </w:tcPr>
          <w:p w14:paraId="3D6884E1" w14:textId="77777777" w:rsidR="00F428C0" w:rsidRDefault="00F428C0" w:rsidP="003F2E5F">
            <w:pPr>
              <w:keepNext/>
              <w:keepLines/>
              <w:spacing w:after="0"/>
              <w:jc w:val="center"/>
              <w:rPr>
                <w:rFonts w:cs="Arial"/>
                <w:kern w:val="2"/>
                <w:szCs w:val="24"/>
                <w:lang w:val="en-US" w:eastAsia="zh-CN"/>
              </w:rPr>
            </w:pPr>
            <w:r>
              <w:rPr>
                <w:rFonts w:ascii="Arial" w:eastAsia="宋体" w:hAnsi="Arial" w:cs="Arial" w:hint="eastAsia"/>
                <w:sz w:val="18"/>
                <w:lang w:val="en-US" w:eastAsia="zh-CN"/>
              </w:rPr>
              <w:t>n79</w:t>
            </w:r>
          </w:p>
        </w:tc>
        <w:tc>
          <w:tcPr>
            <w:tcW w:w="585" w:type="pct"/>
            <w:tcBorders>
              <w:top w:val="single" w:sz="4" w:space="0" w:color="auto"/>
              <w:left w:val="single" w:sz="4" w:space="0" w:color="auto"/>
              <w:bottom w:val="single" w:sz="4" w:space="0" w:color="auto"/>
              <w:right w:val="single" w:sz="4" w:space="0" w:color="auto"/>
            </w:tcBorders>
            <w:noWrap/>
            <w:vAlign w:val="center"/>
          </w:tcPr>
          <w:p w14:paraId="6DBE783D" w14:textId="77777777" w:rsidR="00F428C0" w:rsidRDefault="00F428C0" w:rsidP="003F2E5F">
            <w:pPr>
              <w:pStyle w:val="TAC"/>
              <w:rPr>
                <w:rFonts w:eastAsia="宋体"/>
                <w:szCs w:val="24"/>
                <w:lang w:val="en-US" w:eastAsia="zh-CN"/>
              </w:rPr>
            </w:pPr>
            <w:r>
              <w:rPr>
                <w:rFonts w:eastAsia="宋体" w:cs="Arial" w:hint="eastAsia"/>
                <w:kern w:val="2"/>
                <w:szCs w:val="24"/>
                <w:lang w:val="en-US" w:eastAsia="zh-CN"/>
              </w:rPr>
              <w:t>4740</w:t>
            </w:r>
          </w:p>
        </w:tc>
        <w:tc>
          <w:tcPr>
            <w:tcW w:w="619" w:type="pct"/>
            <w:tcBorders>
              <w:top w:val="single" w:sz="4" w:space="0" w:color="auto"/>
              <w:left w:val="single" w:sz="4" w:space="0" w:color="auto"/>
              <w:bottom w:val="single" w:sz="4" w:space="0" w:color="auto"/>
              <w:right w:val="single" w:sz="4" w:space="0" w:color="auto"/>
            </w:tcBorders>
            <w:noWrap/>
            <w:vAlign w:val="center"/>
          </w:tcPr>
          <w:p w14:paraId="3F17A775" w14:textId="77777777" w:rsidR="00F428C0" w:rsidRDefault="00F428C0" w:rsidP="003F2E5F">
            <w:pPr>
              <w:pStyle w:val="TAC"/>
              <w:rPr>
                <w:rFonts w:eastAsia="宋体"/>
                <w:szCs w:val="24"/>
                <w:lang w:val="en-US" w:eastAsia="zh-CN"/>
              </w:rPr>
            </w:pPr>
            <w:r>
              <w:rPr>
                <w:rFonts w:eastAsia="宋体" w:cs="Arial" w:hint="eastAsia"/>
                <w:kern w:val="2"/>
                <w:szCs w:val="24"/>
                <w:lang w:val="en-US" w:eastAsia="zh-CN"/>
              </w:rPr>
              <w:t>40</w:t>
            </w:r>
          </w:p>
        </w:tc>
        <w:tc>
          <w:tcPr>
            <w:tcW w:w="485" w:type="pct"/>
            <w:tcBorders>
              <w:top w:val="single" w:sz="4" w:space="0" w:color="auto"/>
              <w:left w:val="single" w:sz="4" w:space="0" w:color="auto"/>
              <w:bottom w:val="single" w:sz="4" w:space="0" w:color="auto"/>
              <w:right w:val="single" w:sz="4" w:space="0" w:color="auto"/>
            </w:tcBorders>
            <w:noWrap/>
            <w:vAlign w:val="center"/>
          </w:tcPr>
          <w:p w14:paraId="0980118B" w14:textId="77777777" w:rsidR="00F428C0" w:rsidRDefault="00F428C0" w:rsidP="003F2E5F">
            <w:pPr>
              <w:pStyle w:val="TAC"/>
              <w:rPr>
                <w:rFonts w:eastAsia="宋体"/>
                <w:szCs w:val="24"/>
                <w:lang w:val="en-US" w:eastAsia="zh-CN"/>
              </w:rPr>
            </w:pPr>
            <w:r>
              <w:rPr>
                <w:rFonts w:eastAsia="宋体" w:cs="Arial" w:hint="eastAsia"/>
                <w:kern w:val="2"/>
                <w:szCs w:val="24"/>
                <w:lang w:val="en-US" w:eastAsia="zh-CN"/>
              </w:rPr>
              <w:t>216</w:t>
            </w:r>
          </w:p>
        </w:tc>
        <w:tc>
          <w:tcPr>
            <w:tcW w:w="585" w:type="pct"/>
            <w:tcBorders>
              <w:top w:val="single" w:sz="4" w:space="0" w:color="auto"/>
              <w:left w:val="single" w:sz="4" w:space="0" w:color="auto"/>
              <w:bottom w:val="single" w:sz="4" w:space="0" w:color="auto"/>
              <w:right w:val="single" w:sz="4" w:space="0" w:color="auto"/>
            </w:tcBorders>
            <w:noWrap/>
            <w:vAlign w:val="center"/>
          </w:tcPr>
          <w:p w14:paraId="112DB367" w14:textId="77777777" w:rsidR="00F428C0" w:rsidRDefault="00F428C0" w:rsidP="003F2E5F">
            <w:pPr>
              <w:pStyle w:val="TAC"/>
              <w:rPr>
                <w:szCs w:val="24"/>
                <w:lang w:val="en-US" w:eastAsia="zh-CN"/>
              </w:rPr>
            </w:pPr>
            <w:r>
              <w:rPr>
                <w:rFonts w:cs="Arial" w:hint="eastAsia"/>
                <w:kern w:val="2"/>
                <w:szCs w:val="24"/>
                <w:lang w:val="en-US" w:eastAsia="zh-CN"/>
              </w:rPr>
              <w:t>4740</w:t>
            </w:r>
          </w:p>
        </w:tc>
        <w:tc>
          <w:tcPr>
            <w:tcW w:w="511" w:type="pct"/>
            <w:tcBorders>
              <w:top w:val="single" w:sz="4" w:space="0" w:color="auto"/>
              <w:left w:val="single" w:sz="4" w:space="0" w:color="auto"/>
              <w:bottom w:val="single" w:sz="4" w:space="0" w:color="auto"/>
              <w:right w:val="single" w:sz="4" w:space="0" w:color="auto"/>
            </w:tcBorders>
            <w:noWrap/>
            <w:vAlign w:val="center"/>
          </w:tcPr>
          <w:p w14:paraId="214828D9" w14:textId="77777777" w:rsidR="00F428C0" w:rsidRDefault="00F428C0" w:rsidP="003F2E5F">
            <w:pPr>
              <w:pStyle w:val="TAC"/>
              <w:rPr>
                <w:rFonts w:eastAsia="宋体"/>
                <w:szCs w:val="24"/>
                <w:lang w:val="en-US" w:eastAsia="ko-KR"/>
              </w:rPr>
            </w:pPr>
            <w:r>
              <w:rPr>
                <w:rFonts w:eastAsia="Malgun Gothic" w:cs="Arial"/>
                <w:kern w:val="2"/>
                <w:szCs w:val="24"/>
                <w:lang w:eastAsia="ko-KR"/>
              </w:rPr>
              <w:t>N/A</w:t>
            </w:r>
          </w:p>
        </w:tc>
        <w:tc>
          <w:tcPr>
            <w:tcW w:w="373" w:type="pct"/>
            <w:tcBorders>
              <w:top w:val="single" w:sz="4" w:space="0" w:color="auto"/>
              <w:left w:val="single" w:sz="4" w:space="0" w:color="auto"/>
              <w:bottom w:val="single" w:sz="4" w:space="0" w:color="auto"/>
              <w:right w:val="single" w:sz="4" w:space="0" w:color="auto"/>
            </w:tcBorders>
            <w:vAlign w:val="center"/>
          </w:tcPr>
          <w:p w14:paraId="6853C9AC" w14:textId="77777777" w:rsidR="00F428C0" w:rsidRDefault="00F428C0" w:rsidP="003F2E5F">
            <w:pPr>
              <w:pStyle w:val="TAC"/>
              <w:rPr>
                <w:rFonts w:eastAsia="Malgun Gothic"/>
                <w:szCs w:val="24"/>
                <w:lang w:eastAsia="ko-KR"/>
              </w:rPr>
            </w:pPr>
            <w:r>
              <w:rPr>
                <w:rFonts w:eastAsia="Malgun Gothic" w:cs="Arial"/>
                <w:kern w:val="2"/>
                <w:szCs w:val="24"/>
                <w:lang w:eastAsia="ko-KR"/>
              </w:rPr>
              <w:t>N/A</w:t>
            </w:r>
          </w:p>
        </w:tc>
      </w:tr>
    </w:tbl>
    <w:p w14:paraId="72E3923B" w14:textId="77777777" w:rsidR="00F428C0" w:rsidRDefault="00F428C0" w:rsidP="00F428C0">
      <w:pPr>
        <w:spacing w:after="120"/>
        <w:rPr>
          <w:rFonts w:eastAsia="宋体"/>
          <w:kern w:val="2"/>
          <w:lang w:val="en-US" w:eastAsia="zh-CN"/>
        </w:rPr>
      </w:pPr>
    </w:p>
    <w:p w14:paraId="2E9C7116" w14:textId="12030083" w:rsidR="00EB1270" w:rsidRDefault="00EB1270" w:rsidP="00EB1270">
      <w:pPr>
        <w:pStyle w:val="21"/>
      </w:pPr>
      <w:bookmarkStart w:id="543" w:name="_Toc136288484"/>
      <w:r>
        <w:rPr>
          <w:rFonts w:hint="eastAsia"/>
        </w:rPr>
        <w:lastRenderedPageBreak/>
        <w:t>5.</w:t>
      </w:r>
      <w:r>
        <w:t>52</w:t>
      </w:r>
      <w:r w:rsidRPr="000469EC">
        <w:tab/>
      </w:r>
      <w:r w:rsidRPr="00E72004">
        <w:t>CA</w:t>
      </w:r>
      <w:r>
        <w:t>_n7</w:t>
      </w:r>
      <w:r w:rsidRPr="00E72004">
        <w:t>-n67-n78</w:t>
      </w:r>
      <w:bookmarkEnd w:id="543"/>
    </w:p>
    <w:p w14:paraId="42AB1529" w14:textId="04782DC4" w:rsidR="00EB1270" w:rsidRPr="00A20126" w:rsidRDefault="00EB1270" w:rsidP="00EB1270">
      <w:pPr>
        <w:pStyle w:val="31"/>
      </w:pPr>
      <w:bookmarkStart w:id="544" w:name="_Toc136288485"/>
      <w:r>
        <w:t>5.52.1</w:t>
      </w:r>
      <w:r>
        <w:tab/>
        <w:t>Common for 1 band UL and 2 bands UL CA</w:t>
      </w:r>
      <w:bookmarkEnd w:id="544"/>
    </w:p>
    <w:p w14:paraId="38579A44" w14:textId="014F776C" w:rsidR="00EB1270" w:rsidRDefault="00EB1270" w:rsidP="00EB1270">
      <w:pPr>
        <w:pStyle w:val="41"/>
      </w:pPr>
      <w:bookmarkStart w:id="545" w:name="_Toc136288486"/>
      <w:r>
        <w:rPr>
          <w:rFonts w:hint="eastAsia"/>
        </w:rPr>
        <w:t>5.</w:t>
      </w:r>
      <w:r>
        <w:t>52</w:t>
      </w:r>
      <w:r>
        <w:rPr>
          <w:rFonts w:hint="eastAsia"/>
        </w:rPr>
        <w:t>.1</w:t>
      </w:r>
      <w:r>
        <w:t>.1</w:t>
      </w:r>
      <w:r>
        <w:tab/>
        <w:t xml:space="preserve">Operating bands for </w:t>
      </w:r>
      <w:r>
        <w:rPr>
          <w:rFonts w:hint="eastAsia"/>
        </w:rPr>
        <w:t>CA</w:t>
      </w:r>
      <w:bookmarkEnd w:id="545"/>
    </w:p>
    <w:p w14:paraId="13C5EA6A" w14:textId="0A766369" w:rsidR="00EB1270" w:rsidRPr="000469EC" w:rsidRDefault="00EB1270" w:rsidP="00EB1270">
      <w:pPr>
        <w:pStyle w:val="TH"/>
        <w:rPr>
          <w:rFonts w:cs="Arial"/>
        </w:rPr>
      </w:pPr>
      <w:r>
        <w:rPr>
          <w:rFonts w:cs="Arial"/>
        </w:rPr>
        <w:t>Table 5.52.1.1-1</w:t>
      </w:r>
      <w:r w:rsidRPr="000469EC">
        <w:rPr>
          <w:rFonts w:cs="Arial"/>
        </w:rPr>
        <w:t>: Inter-band CA operating bands involving FR1 (three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EB1270" w14:paraId="7282B017" w14:textId="77777777" w:rsidTr="003F2E5F">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2ABE9177" w14:textId="77777777" w:rsidR="00EB1270" w:rsidRDefault="00EB1270" w:rsidP="003F2E5F">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6BDF5B78" w14:textId="77777777" w:rsidR="00EB1270" w:rsidRDefault="00EB1270" w:rsidP="003F2E5F">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72C4F13E" w14:textId="77777777" w:rsidR="00EB1270" w:rsidRDefault="00EB1270" w:rsidP="003F2E5F">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0867D209" w14:textId="77777777" w:rsidR="00EB1270" w:rsidRDefault="00EB1270" w:rsidP="003F2E5F">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11F15626" w14:textId="77777777" w:rsidR="00EB1270" w:rsidRDefault="00EB1270" w:rsidP="003F2E5F">
            <w:pPr>
              <w:keepNext/>
              <w:keepLines/>
              <w:spacing w:after="0"/>
              <w:jc w:val="center"/>
              <w:rPr>
                <w:rFonts w:ascii="Arial" w:hAnsi="Arial"/>
                <w:b/>
                <w:color w:val="000000"/>
                <w:sz w:val="18"/>
              </w:rPr>
            </w:pPr>
            <w:r>
              <w:rPr>
                <w:rFonts w:ascii="Arial" w:hAnsi="Arial"/>
                <w:b/>
                <w:color w:val="000000"/>
                <w:sz w:val="18"/>
              </w:rPr>
              <w:t>Duplex Mode</w:t>
            </w:r>
          </w:p>
        </w:tc>
      </w:tr>
      <w:tr w:rsidR="00EB1270" w14:paraId="7124AC0E" w14:textId="77777777" w:rsidTr="003F2E5F">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AA5CB7" w14:textId="77777777" w:rsidR="00EB1270" w:rsidRDefault="00EB1270" w:rsidP="003F2E5F">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B3A3C9" w14:textId="77777777" w:rsidR="00EB1270" w:rsidRDefault="00EB1270" w:rsidP="003F2E5F">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4A9F1E8D" w14:textId="77777777" w:rsidR="00EB1270" w:rsidRDefault="00EB1270" w:rsidP="003F2E5F">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563DA78" w14:textId="77777777" w:rsidR="00EB1270" w:rsidRDefault="00EB1270" w:rsidP="003F2E5F">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C0FFDD" w14:textId="77777777" w:rsidR="00EB1270" w:rsidRDefault="00EB1270" w:rsidP="003F2E5F">
            <w:pPr>
              <w:spacing w:after="0"/>
              <w:rPr>
                <w:rFonts w:ascii="Arial" w:hAnsi="Arial"/>
                <w:b/>
                <w:color w:val="000000"/>
                <w:sz w:val="18"/>
              </w:rPr>
            </w:pPr>
          </w:p>
        </w:tc>
      </w:tr>
      <w:tr w:rsidR="00EB1270" w14:paraId="0568EBB5" w14:textId="77777777" w:rsidTr="003F2E5F">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E98F25" w14:textId="77777777" w:rsidR="00EB1270" w:rsidRDefault="00EB1270" w:rsidP="003F2E5F">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25543B" w14:textId="77777777" w:rsidR="00EB1270" w:rsidRDefault="00EB1270" w:rsidP="003F2E5F">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581D5ACF" w14:textId="77777777" w:rsidR="00EB1270" w:rsidRDefault="00EB1270" w:rsidP="003F2E5F">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7931AF4E" w14:textId="77777777" w:rsidR="00EB1270" w:rsidRDefault="00EB1270" w:rsidP="003F2E5F">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1F4A10" w14:textId="77777777" w:rsidR="00EB1270" w:rsidRDefault="00EB1270" w:rsidP="003F2E5F">
            <w:pPr>
              <w:spacing w:after="0"/>
              <w:rPr>
                <w:rFonts w:ascii="Arial" w:hAnsi="Arial"/>
                <w:b/>
                <w:color w:val="000000"/>
                <w:sz w:val="18"/>
              </w:rPr>
            </w:pPr>
          </w:p>
        </w:tc>
      </w:tr>
      <w:tr w:rsidR="00EB1270" w14:paraId="4A0BA5C1" w14:textId="77777777" w:rsidTr="003F2E5F">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25273275" w14:textId="77777777" w:rsidR="00EB1270" w:rsidRPr="00050EB8" w:rsidRDefault="00EB1270" w:rsidP="003F2E5F">
            <w:pPr>
              <w:keepNext/>
              <w:keepLines/>
              <w:spacing w:after="0"/>
              <w:jc w:val="center"/>
              <w:rPr>
                <w:rFonts w:ascii="Arial" w:hAnsi="Arial"/>
                <w:color w:val="000000"/>
                <w:sz w:val="18"/>
              </w:rPr>
            </w:pPr>
            <w:r w:rsidRPr="00B83D08">
              <w:rPr>
                <w:rFonts w:ascii="Arial" w:hAnsi="Arial"/>
                <w:color w:val="000000"/>
                <w:sz w:val="18"/>
              </w:rPr>
              <w:t>CA</w:t>
            </w:r>
            <w:r>
              <w:rPr>
                <w:rFonts w:ascii="Arial" w:hAnsi="Arial"/>
                <w:color w:val="000000"/>
                <w:sz w:val="18"/>
              </w:rPr>
              <w:t>_n7</w:t>
            </w:r>
            <w:r w:rsidRPr="00B83D08">
              <w:rPr>
                <w:rFonts w:ascii="Arial" w:hAnsi="Arial"/>
                <w:color w:val="000000"/>
                <w:sz w:val="18"/>
              </w:rPr>
              <w:t>-n67-n78</w:t>
            </w:r>
          </w:p>
        </w:tc>
        <w:tc>
          <w:tcPr>
            <w:tcW w:w="1067" w:type="dxa"/>
            <w:tcBorders>
              <w:top w:val="single" w:sz="4" w:space="0" w:color="auto"/>
              <w:left w:val="single" w:sz="4" w:space="0" w:color="auto"/>
              <w:bottom w:val="single" w:sz="4" w:space="0" w:color="auto"/>
              <w:right w:val="single" w:sz="4" w:space="0" w:color="auto"/>
            </w:tcBorders>
            <w:vAlign w:val="center"/>
            <w:hideMark/>
          </w:tcPr>
          <w:p w14:paraId="6BC789B5" w14:textId="77777777" w:rsidR="00EB1270" w:rsidRPr="00050EB8" w:rsidRDefault="00EB1270" w:rsidP="003F2E5F">
            <w:pPr>
              <w:keepNext/>
              <w:keepLines/>
              <w:spacing w:after="0"/>
              <w:jc w:val="center"/>
              <w:rPr>
                <w:rFonts w:ascii="Arial" w:hAnsi="Arial"/>
                <w:color w:val="000000"/>
                <w:sz w:val="18"/>
              </w:rPr>
            </w:pPr>
            <w:r>
              <w:rPr>
                <w:rFonts w:ascii="Arial" w:hAnsi="Arial"/>
                <w:color w:val="000000"/>
                <w:sz w:val="18"/>
              </w:rPr>
              <w:t>n7</w:t>
            </w:r>
          </w:p>
        </w:tc>
        <w:tc>
          <w:tcPr>
            <w:tcW w:w="1212" w:type="dxa"/>
            <w:tcBorders>
              <w:top w:val="single" w:sz="4" w:space="0" w:color="auto"/>
              <w:left w:val="single" w:sz="4" w:space="0" w:color="auto"/>
              <w:bottom w:val="single" w:sz="4" w:space="0" w:color="auto"/>
              <w:right w:val="single" w:sz="4" w:space="0" w:color="auto"/>
            </w:tcBorders>
            <w:hideMark/>
          </w:tcPr>
          <w:p w14:paraId="60FAE631" w14:textId="77777777" w:rsidR="00EB1270" w:rsidRPr="0003306B" w:rsidRDefault="00EB1270" w:rsidP="003F2E5F">
            <w:pPr>
              <w:keepNext/>
              <w:keepLines/>
              <w:spacing w:after="0"/>
              <w:jc w:val="right"/>
              <w:rPr>
                <w:rFonts w:ascii="Arial" w:hAnsi="Arial" w:cs="Arial"/>
                <w:sz w:val="18"/>
                <w:lang w:val="en-US" w:eastAsia="zh-CN"/>
              </w:rPr>
            </w:pPr>
            <w:r w:rsidRPr="0003306B">
              <w:rPr>
                <w:rFonts w:ascii="Arial" w:hAnsi="Arial" w:cs="Arial"/>
                <w:sz w:val="18"/>
                <w:lang w:val="en-US" w:eastAsia="zh-CN"/>
              </w:rPr>
              <w:t>2500 MHz</w:t>
            </w:r>
          </w:p>
        </w:tc>
        <w:tc>
          <w:tcPr>
            <w:tcW w:w="317" w:type="dxa"/>
            <w:tcBorders>
              <w:top w:val="single" w:sz="4" w:space="0" w:color="auto"/>
              <w:left w:val="single" w:sz="4" w:space="0" w:color="auto"/>
              <w:bottom w:val="single" w:sz="4" w:space="0" w:color="auto"/>
              <w:right w:val="single" w:sz="4" w:space="0" w:color="auto"/>
            </w:tcBorders>
            <w:hideMark/>
          </w:tcPr>
          <w:p w14:paraId="145DCA95" w14:textId="77777777" w:rsidR="00EB1270" w:rsidRPr="0003306B" w:rsidRDefault="00EB1270" w:rsidP="003F2E5F">
            <w:pPr>
              <w:keepNext/>
              <w:keepLines/>
              <w:spacing w:after="0"/>
              <w:jc w:val="center"/>
              <w:rPr>
                <w:rFonts w:ascii="Arial" w:hAnsi="Arial" w:cs="Arial"/>
                <w:sz w:val="18"/>
                <w:lang w:val="en-US" w:eastAsia="zh-CN"/>
              </w:rPr>
            </w:pPr>
            <w:r w:rsidRPr="0003306B">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6D31755E" w14:textId="77777777" w:rsidR="00EB1270" w:rsidRPr="0003306B" w:rsidRDefault="00EB1270" w:rsidP="003F2E5F">
            <w:pPr>
              <w:keepNext/>
              <w:keepLines/>
              <w:spacing w:after="0"/>
              <w:rPr>
                <w:rFonts w:ascii="Arial" w:hAnsi="Arial" w:cs="Arial"/>
                <w:sz w:val="18"/>
                <w:lang w:val="en-US" w:eastAsia="zh-CN"/>
              </w:rPr>
            </w:pPr>
            <w:r w:rsidRPr="0003306B">
              <w:rPr>
                <w:rFonts w:ascii="Arial" w:hAnsi="Arial" w:cs="Arial"/>
                <w:sz w:val="18"/>
                <w:lang w:val="en-US" w:eastAsia="zh-CN"/>
              </w:rPr>
              <w:t>2570 MHz</w:t>
            </w:r>
          </w:p>
        </w:tc>
        <w:tc>
          <w:tcPr>
            <w:tcW w:w="1210" w:type="dxa"/>
            <w:tcBorders>
              <w:top w:val="single" w:sz="4" w:space="0" w:color="auto"/>
              <w:left w:val="single" w:sz="4" w:space="0" w:color="auto"/>
              <w:bottom w:val="single" w:sz="4" w:space="0" w:color="auto"/>
              <w:right w:val="single" w:sz="4" w:space="0" w:color="auto"/>
            </w:tcBorders>
            <w:hideMark/>
          </w:tcPr>
          <w:p w14:paraId="1D707CAE" w14:textId="77777777" w:rsidR="00EB1270" w:rsidRPr="0003306B" w:rsidRDefault="00EB1270" w:rsidP="003F2E5F">
            <w:pPr>
              <w:keepNext/>
              <w:keepLines/>
              <w:spacing w:after="0"/>
              <w:jc w:val="right"/>
              <w:rPr>
                <w:rFonts w:ascii="Arial" w:hAnsi="Arial" w:cs="Arial"/>
                <w:sz w:val="18"/>
                <w:lang w:val="en-US" w:eastAsia="zh-CN"/>
              </w:rPr>
            </w:pPr>
            <w:r w:rsidRPr="0003306B">
              <w:rPr>
                <w:rFonts w:ascii="Arial" w:hAnsi="Arial" w:cs="Arial"/>
                <w:sz w:val="18"/>
                <w:lang w:val="en-US" w:eastAsia="zh-CN"/>
              </w:rPr>
              <w:t>2620 MHz</w:t>
            </w:r>
          </w:p>
        </w:tc>
        <w:tc>
          <w:tcPr>
            <w:tcW w:w="317" w:type="dxa"/>
            <w:tcBorders>
              <w:top w:val="single" w:sz="4" w:space="0" w:color="auto"/>
              <w:left w:val="single" w:sz="4" w:space="0" w:color="auto"/>
              <w:bottom w:val="single" w:sz="4" w:space="0" w:color="auto"/>
              <w:right w:val="single" w:sz="4" w:space="0" w:color="auto"/>
            </w:tcBorders>
            <w:hideMark/>
          </w:tcPr>
          <w:p w14:paraId="7F6BD77B" w14:textId="77777777" w:rsidR="00EB1270" w:rsidRPr="0003306B" w:rsidRDefault="00EB1270" w:rsidP="003F2E5F">
            <w:pPr>
              <w:keepNext/>
              <w:keepLines/>
              <w:spacing w:after="0"/>
              <w:jc w:val="center"/>
              <w:rPr>
                <w:rFonts w:ascii="Arial" w:hAnsi="Arial" w:cs="Arial"/>
                <w:sz w:val="18"/>
                <w:lang w:val="en-US" w:eastAsia="zh-CN"/>
              </w:rPr>
            </w:pPr>
            <w:r w:rsidRPr="0003306B">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67367355" w14:textId="77777777" w:rsidR="00EB1270" w:rsidRPr="0003306B" w:rsidRDefault="00EB1270" w:rsidP="003F2E5F">
            <w:pPr>
              <w:keepNext/>
              <w:keepLines/>
              <w:spacing w:after="0"/>
              <w:rPr>
                <w:rFonts w:ascii="Arial" w:hAnsi="Arial" w:cs="Arial"/>
                <w:sz w:val="18"/>
                <w:lang w:val="en-US" w:eastAsia="zh-CN"/>
              </w:rPr>
            </w:pPr>
            <w:r w:rsidRPr="0003306B">
              <w:rPr>
                <w:rFonts w:ascii="Arial" w:hAnsi="Arial" w:cs="Arial"/>
                <w:sz w:val="18"/>
                <w:lang w:val="en-US" w:eastAsia="zh-CN"/>
              </w:rPr>
              <w:t>2690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2EF36237" w14:textId="77777777" w:rsidR="00EB1270" w:rsidRPr="00050EB8" w:rsidRDefault="00EB1270" w:rsidP="003F2E5F">
            <w:pPr>
              <w:keepNext/>
              <w:keepLines/>
              <w:spacing w:after="0"/>
              <w:jc w:val="center"/>
              <w:rPr>
                <w:rFonts w:ascii="Arial" w:hAnsi="Arial"/>
                <w:color w:val="000000"/>
                <w:sz w:val="18"/>
                <w:lang w:eastAsia="zh-CN"/>
              </w:rPr>
            </w:pPr>
            <w:r>
              <w:rPr>
                <w:rFonts w:ascii="Arial" w:hAnsi="Arial" w:cs="Arial"/>
                <w:sz w:val="18"/>
                <w:lang w:eastAsia="ja-JP"/>
              </w:rPr>
              <w:t>FDD</w:t>
            </w:r>
          </w:p>
        </w:tc>
      </w:tr>
      <w:tr w:rsidR="00EB1270" w14:paraId="673F6D59" w14:textId="77777777" w:rsidTr="003F2E5F">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E2CBC8" w14:textId="77777777" w:rsidR="00EB1270" w:rsidRPr="00050EB8" w:rsidRDefault="00EB1270" w:rsidP="003F2E5F">
            <w:pPr>
              <w:keepNext/>
              <w:keepLines/>
              <w:spacing w:after="0"/>
              <w:jc w:val="center"/>
              <w:rPr>
                <w:rFonts w:ascii="Arial" w:hAnsi="Arial"/>
                <w:color w:val="000000"/>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06B09C5D" w14:textId="77777777" w:rsidR="00EB1270" w:rsidRPr="00050EB8" w:rsidRDefault="00EB1270" w:rsidP="003F2E5F">
            <w:pPr>
              <w:keepNext/>
              <w:keepLines/>
              <w:spacing w:after="0"/>
              <w:jc w:val="center"/>
              <w:rPr>
                <w:rFonts w:ascii="Arial" w:hAnsi="Arial"/>
                <w:color w:val="000000"/>
                <w:sz w:val="18"/>
              </w:rPr>
            </w:pPr>
            <w:r w:rsidRPr="0003306B">
              <w:rPr>
                <w:rFonts w:ascii="Arial" w:hAnsi="Arial"/>
                <w:color w:val="000000"/>
                <w:sz w:val="18"/>
              </w:rPr>
              <w:t>n67</w:t>
            </w:r>
          </w:p>
        </w:tc>
        <w:tc>
          <w:tcPr>
            <w:tcW w:w="1212" w:type="dxa"/>
            <w:tcBorders>
              <w:top w:val="single" w:sz="4" w:space="0" w:color="auto"/>
              <w:left w:val="single" w:sz="4" w:space="0" w:color="auto"/>
              <w:bottom w:val="single" w:sz="4" w:space="0" w:color="auto"/>
              <w:right w:val="single" w:sz="4" w:space="0" w:color="auto"/>
            </w:tcBorders>
          </w:tcPr>
          <w:p w14:paraId="406B540E" w14:textId="77777777" w:rsidR="00EB1270" w:rsidRPr="0003306B" w:rsidRDefault="00EB1270" w:rsidP="003F2E5F">
            <w:pPr>
              <w:keepNext/>
              <w:keepLines/>
              <w:spacing w:after="0"/>
              <w:jc w:val="right"/>
              <w:rPr>
                <w:rFonts w:ascii="Arial" w:hAnsi="Arial" w:cs="Arial"/>
                <w:sz w:val="18"/>
                <w:lang w:val="en-US" w:eastAsia="zh-CN"/>
              </w:rPr>
            </w:pPr>
            <w:r w:rsidRPr="0003306B">
              <w:rPr>
                <w:rFonts w:ascii="Arial" w:hAnsi="Arial" w:cs="Arial"/>
                <w:sz w:val="18"/>
                <w:lang w:val="en-US" w:eastAsia="zh-CN"/>
              </w:rPr>
              <w:t>N/A</w:t>
            </w:r>
          </w:p>
        </w:tc>
        <w:tc>
          <w:tcPr>
            <w:tcW w:w="317" w:type="dxa"/>
            <w:tcBorders>
              <w:top w:val="single" w:sz="4" w:space="0" w:color="auto"/>
              <w:left w:val="single" w:sz="4" w:space="0" w:color="auto"/>
              <w:bottom w:val="single" w:sz="4" w:space="0" w:color="auto"/>
              <w:right w:val="single" w:sz="4" w:space="0" w:color="auto"/>
            </w:tcBorders>
          </w:tcPr>
          <w:p w14:paraId="708486BB" w14:textId="77777777" w:rsidR="00EB1270" w:rsidRPr="0003306B" w:rsidRDefault="00EB1270" w:rsidP="003F2E5F">
            <w:pPr>
              <w:keepNext/>
              <w:keepLines/>
              <w:spacing w:after="0"/>
              <w:jc w:val="center"/>
              <w:rPr>
                <w:rFonts w:ascii="Arial" w:hAnsi="Arial" w:cs="Arial"/>
                <w:sz w:val="18"/>
                <w:lang w:val="en-US" w:eastAsia="zh-CN"/>
              </w:rPr>
            </w:pPr>
            <w:r w:rsidRPr="0003306B">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tcPr>
          <w:p w14:paraId="2731B87C" w14:textId="77777777" w:rsidR="00EB1270" w:rsidRPr="0003306B" w:rsidRDefault="00EB1270" w:rsidP="003F2E5F">
            <w:pPr>
              <w:keepNext/>
              <w:keepLines/>
              <w:spacing w:after="0"/>
              <w:rPr>
                <w:rFonts w:ascii="Arial" w:hAnsi="Arial" w:cs="Arial"/>
                <w:sz w:val="18"/>
                <w:lang w:val="en-US" w:eastAsia="zh-CN"/>
              </w:rPr>
            </w:pPr>
            <w:r w:rsidRPr="0003306B">
              <w:rPr>
                <w:rFonts w:ascii="Arial" w:hAnsi="Arial" w:cs="Arial"/>
                <w:sz w:val="18"/>
                <w:lang w:val="en-US" w:eastAsia="zh-CN"/>
              </w:rPr>
              <w:t>N/A</w:t>
            </w:r>
          </w:p>
        </w:tc>
        <w:tc>
          <w:tcPr>
            <w:tcW w:w="1210" w:type="dxa"/>
            <w:tcBorders>
              <w:top w:val="single" w:sz="4" w:space="0" w:color="auto"/>
              <w:left w:val="single" w:sz="4" w:space="0" w:color="auto"/>
              <w:bottom w:val="single" w:sz="4" w:space="0" w:color="auto"/>
              <w:right w:val="single" w:sz="4" w:space="0" w:color="auto"/>
            </w:tcBorders>
          </w:tcPr>
          <w:p w14:paraId="397F2CF6" w14:textId="77777777" w:rsidR="00EB1270" w:rsidRPr="0003306B" w:rsidRDefault="00EB1270" w:rsidP="003F2E5F">
            <w:pPr>
              <w:keepNext/>
              <w:keepLines/>
              <w:spacing w:after="0"/>
              <w:jc w:val="right"/>
              <w:rPr>
                <w:rFonts w:ascii="Arial" w:hAnsi="Arial" w:cs="Arial"/>
                <w:sz w:val="18"/>
                <w:lang w:val="en-US" w:eastAsia="zh-CN"/>
              </w:rPr>
            </w:pPr>
            <w:r w:rsidRPr="0003306B">
              <w:rPr>
                <w:rFonts w:ascii="Arial" w:hAnsi="Arial" w:cs="Arial"/>
                <w:sz w:val="18"/>
                <w:lang w:val="en-US" w:eastAsia="zh-CN"/>
              </w:rPr>
              <w:t>738 MHz</w:t>
            </w:r>
          </w:p>
        </w:tc>
        <w:tc>
          <w:tcPr>
            <w:tcW w:w="317" w:type="dxa"/>
            <w:tcBorders>
              <w:top w:val="single" w:sz="4" w:space="0" w:color="auto"/>
              <w:left w:val="single" w:sz="4" w:space="0" w:color="auto"/>
              <w:bottom w:val="single" w:sz="4" w:space="0" w:color="auto"/>
              <w:right w:val="single" w:sz="4" w:space="0" w:color="auto"/>
            </w:tcBorders>
          </w:tcPr>
          <w:p w14:paraId="5EECB0E2" w14:textId="77777777" w:rsidR="00EB1270" w:rsidRPr="0003306B" w:rsidRDefault="00EB1270" w:rsidP="003F2E5F">
            <w:pPr>
              <w:keepNext/>
              <w:keepLines/>
              <w:spacing w:after="0"/>
              <w:jc w:val="right"/>
              <w:rPr>
                <w:rFonts w:ascii="Arial" w:hAnsi="Arial" w:cs="Arial"/>
                <w:sz w:val="18"/>
                <w:lang w:val="en-US" w:eastAsia="zh-CN"/>
              </w:rPr>
            </w:pPr>
            <w:r w:rsidRPr="0003306B">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394AADF0" w14:textId="77777777" w:rsidR="00EB1270" w:rsidRPr="0003306B" w:rsidRDefault="00EB1270" w:rsidP="003F2E5F">
            <w:pPr>
              <w:keepNext/>
              <w:keepLines/>
              <w:spacing w:after="0"/>
              <w:rPr>
                <w:rFonts w:ascii="Arial" w:hAnsi="Arial" w:cs="Arial"/>
                <w:sz w:val="18"/>
                <w:lang w:val="en-US" w:eastAsia="zh-CN"/>
              </w:rPr>
            </w:pPr>
            <w:r w:rsidRPr="0003306B">
              <w:rPr>
                <w:rFonts w:ascii="Arial" w:hAnsi="Arial" w:cs="Arial"/>
                <w:sz w:val="18"/>
                <w:lang w:val="en-US" w:eastAsia="zh-CN"/>
              </w:rPr>
              <w:t>758 MHz</w:t>
            </w:r>
          </w:p>
        </w:tc>
        <w:tc>
          <w:tcPr>
            <w:tcW w:w="850" w:type="dxa"/>
            <w:tcBorders>
              <w:top w:val="single" w:sz="4" w:space="0" w:color="auto"/>
              <w:left w:val="single" w:sz="4" w:space="0" w:color="auto"/>
              <w:bottom w:val="single" w:sz="4" w:space="0" w:color="auto"/>
              <w:right w:val="single" w:sz="4" w:space="0" w:color="auto"/>
            </w:tcBorders>
            <w:vAlign w:val="center"/>
          </w:tcPr>
          <w:p w14:paraId="00FF8FE1" w14:textId="77777777" w:rsidR="00EB1270" w:rsidRPr="00050EB8" w:rsidRDefault="00EB1270" w:rsidP="003F2E5F">
            <w:pPr>
              <w:keepNext/>
              <w:keepLines/>
              <w:spacing w:after="0"/>
              <w:jc w:val="center"/>
              <w:rPr>
                <w:rFonts w:ascii="Arial" w:hAnsi="Arial"/>
                <w:color w:val="000000"/>
                <w:sz w:val="18"/>
                <w:lang w:eastAsia="zh-CN"/>
              </w:rPr>
            </w:pPr>
            <w:r>
              <w:rPr>
                <w:rFonts w:ascii="Arial" w:hAnsi="Arial" w:cs="Arial"/>
                <w:sz w:val="18"/>
                <w:lang w:eastAsia="ja-JP"/>
              </w:rPr>
              <w:t>SDL</w:t>
            </w:r>
          </w:p>
        </w:tc>
      </w:tr>
      <w:tr w:rsidR="00EB1270" w14:paraId="1BC0B6B5" w14:textId="77777777" w:rsidTr="003F2E5F">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52DB89" w14:textId="77777777" w:rsidR="00EB1270" w:rsidRPr="00050EB8" w:rsidRDefault="00EB1270" w:rsidP="003F2E5F">
            <w:pPr>
              <w:keepNext/>
              <w:keepLines/>
              <w:spacing w:after="0"/>
              <w:jc w:val="center"/>
              <w:rPr>
                <w:rFonts w:ascii="Arial" w:hAnsi="Arial"/>
                <w:color w:val="000000"/>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10BCBA70" w14:textId="77777777" w:rsidR="00EB1270" w:rsidRPr="00050EB8" w:rsidRDefault="00EB1270" w:rsidP="003F2E5F">
            <w:pPr>
              <w:keepNext/>
              <w:keepLines/>
              <w:spacing w:after="0"/>
              <w:jc w:val="center"/>
              <w:rPr>
                <w:rFonts w:ascii="Arial" w:hAnsi="Arial"/>
                <w:color w:val="000000"/>
                <w:sz w:val="18"/>
              </w:rPr>
            </w:pPr>
            <w:r>
              <w:rPr>
                <w:rFonts w:ascii="Arial" w:hAnsi="Arial"/>
                <w:color w:val="000000"/>
                <w:sz w:val="18"/>
              </w:rPr>
              <w:t>n78</w:t>
            </w:r>
          </w:p>
        </w:tc>
        <w:tc>
          <w:tcPr>
            <w:tcW w:w="1212" w:type="dxa"/>
            <w:tcBorders>
              <w:top w:val="single" w:sz="4" w:space="0" w:color="auto"/>
              <w:left w:val="single" w:sz="4" w:space="0" w:color="auto"/>
              <w:bottom w:val="single" w:sz="4" w:space="0" w:color="auto"/>
              <w:right w:val="single" w:sz="4" w:space="0" w:color="auto"/>
            </w:tcBorders>
            <w:vAlign w:val="center"/>
          </w:tcPr>
          <w:p w14:paraId="33491FD9" w14:textId="77777777" w:rsidR="00EB1270" w:rsidRPr="0003306B" w:rsidRDefault="00EB1270" w:rsidP="003F2E5F">
            <w:pPr>
              <w:keepNext/>
              <w:keepLines/>
              <w:spacing w:after="0"/>
              <w:jc w:val="right"/>
              <w:rPr>
                <w:rFonts w:ascii="Arial" w:hAnsi="Arial" w:cs="Arial"/>
                <w:sz w:val="18"/>
                <w:lang w:val="en-US" w:eastAsia="zh-CN"/>
              </w:rPr>
            </w:pPr>
            <w:r>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17579469" w14:textId="77777777" w:rsidR="00EB1270" w:rsidRPr="0003306B" w:rsidRDefault="00EB1270" w:rsidP="003F2E5F">
            <w:pPr>
              <w:keepNext/>
              <w:keepLines/>
              <w:spacing w:after="0"/>
              <w:jc w:val="center"/>
              <w:rPr>
                <w:rFonts w:ascii="Arial" w:hAnsi="Arial" w:cs="Arial"/>
                <w:sz w:val="18"/>
                <w:lang w:val="en-US" w:eastAsia="zh-CN"/>
              </w:rPr>
            </w:pPr>
            <w:r w:rsidRPr="0003306B">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15E54C0D" w14:textId="77777777" w:rsidR="00EB1270" w:rsidRPr="0003306B" w:rsidRDefault="00EB1270" w:rsidP="003F2E5F">
            <w:pPr>
              <w:keepNext/>
              <w:keepLines/>
              <w:spacing w:after="0"/>
              <w:rPr>
                <w:rFonts w:ascii="Arial" w:hAnsi="Arial" w:cs="Arial"/>
                <w:sz w:val="18"/>
                <w:lang w:val="en-US" w:eastAsia="zh-CN"/>
              </w:rPr>
            </w:pPr>
            <w:r>
              <w:rPr>
                <w:rFonts w:ascii="Arial" w:hAnsi="Arial" w:cs="Arial"/>
                <w:sz w:val="18"/>
                <w:lang w:val="en-US" w:eastAsia="zh-CN"/>
              </w:rPr>
              <w:t>3800 MHz</w:t>
            </w:r>
          </w:p>
        </w:tc>
        <w:tc>
          <w:tcPr>
            <w:tcW w:w="1210" w:type="dxa"/>
            <w:tcBorders>
              <w:top w:val="single" w:sz="4" w:space="0" w:color="auto"/>
              <w:left w:val="single" w:sz="4" w:space="0" w:color="auto"/>
              <w:bottom w:val="single" w:sz="4" w:space="0" w:color="auto"/>
              <w:right w:val="single" w:sz="4" w:space="0" w:color="auto"/>
            </w:tcBorders>
            <w:vAlign w:val="center"/>
          </w:tcPr>
          <w:p w14:paraId="18A34247" w14:textId="77777777" w:rsidR="00EB1270" w:rsidRPr="0003306B" w:rsidRDefault="00EB1270" w:rsidP="003F2E5F">
            <w:pPr>
              <w:keepNext/>
              <w:keepLines/>
              <w:spacing w:after="0"/>
              <w:jc w:val="right"/>
              <w:rPr>
                <w:rFonts w:ascii="Arial" w:hAnsi="Arial" w:cs="Arial"/>
                <w:sz w:val="18"/>
                <w:lang w:val="en-US" w:eastAsia="zh-CN"/>
              </w:rPr>
            </w:pPr>
            <w:r>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4A325012" w14:textId="77777777" w:rsidR="00EB1270" w:rsidRPr="0003306B" w:rsidRDefault="00EB1270" w:rsidP="003F2E5F">
            <w:pPr>
              <w:keepNext/>
              <w:keepLines/>
              <w:spacing w:after="0"/>
              <w:jc w:val="center"/>
              <w:rPr>
                <w:rFonts w:ascii="Arial" w:hAnsi="Arial" w:cs="Arial"/>
                <w:sz w:val="18"/>
                <w:lang w:val="en-US" w:eastAsia="zh-CN"/>
              </w:rPr>
            </w:pPr>
            <w:r w:rsidRPr="0003306B">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073697D0" w14:textId="77777777" w:rsidR="00EB1270" w:rsidRPr="0003306B" w:rsidRDefault="00EB1270" w:rsidP="003F2E5F">
            <w:pPr>
              <w:keepNext/>
              <w:keepLines/>
              <w:spacing w:after="0"/>
              <w:rPr>
                <w:rFonts w:ascii="Arial" w:hAnsi="Arial" w:cs="Arial"/>
                <w:sz w:val="18"/>
                <w:lang w:val="en-US" w:eastAsia="zh-CN"/>
              </w:rPr>
            </w:pPr>
            <w:r>
              <w:rPr>
                <w:rFonts w:ascii="Arial" w:hAnsi="Arial" w:cs="Arial"/>
                <w:sz w:val="18"/>
                <w:lang w:val="en-US" w:eastAsia="zh-CN"/>
              </w:rPr>
              <w:t>3800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546AAECC" w14:textId="77777777" w:rsidR="00EB1270" w:rsidRPr="00050EB8" w:rsidRDefault="00EB1270" w:rsidP="003F2E5F">
            <w:pPr>
              <w:keepNext/>
              <w:keepLines/>
              <w:spacing w:after="0"/>
              <w:jc w:val="center"/>
              <w:rPr>
                <w:rFonts w:ascii="Arial" w:hAnsi="Arial" w:cs="Arial"/>
                <w:color w:val="000000"/>
                <w:sz w:val="18"/>
                <w:szCs w:val="18"/>
                <w:lang w:eastAsia="zh-CN"/>
              </w:rPr>
            </w:pPr>
            <w:r>
              <w:rPr>
                <w:rFonts w:ascii="Arial" w:hAnsi="Arial" w:cs="Arial"/>
                <w:sz w:val="18"/>
                <w:lang w:eastAsia="ja-JP"/>
              </w:rPr>
              <w:t>TDD</w:t>
            </w:r>
          </w:p>
        </w:tc>
      </w:tr>
    </w:tbl>
    <w:p w14:paraId="4B2DF520" w14:textId="77777777" w:rsidR="00EB1270" w:rsidRDefault="00EB1270" w:rsidP="00EB1270">
      <w:pPr>
        <w:rPr>
          <w:lang w:eastAsia="ko-KR"/>
        </w:rPr>
      </w:pPr>
    </w:p>
    <w:p w14:paraId="3D21AF62" w14:textId="2ED93B5B" w:rsidR="00EB1270" w:rsidRDefault="00EB1270" w:rsidP="00EB1270">
      <w:pPr>
        <w:pStyle w:val="41"/>
      </w:pPr>
      <w:bookmarkStart w:id="546" w:name="_Toc136288487"/>
      <w:r>
        <w:rPr>
          <w:rFonts w:hint="eastAsia"/>
        </w:rPr>
        <w:t>5.</w:t>
      </w:r>
      <w:r>
        <w:t>52</w:t>
      </w:r>
      <w:r>
        <w:rPr>
          <w:rFonts w:hint="eastAsia"/>
        </w:rPr>
        <w:t>.</w:t>
      </w:r>
      <w:r>
        <w:t>1.2</w:t>
      </w:r>
      <w:r>
        <w:tab/>
        <w:t xml:space="preserve">Channel bandwidths per operating band for </w:t>
      </w:r>
      <w:r>
        <w:rPr>
          <w:rFonts w:hint="eastAsia"/>
        </w:rPr>
        <w:t>CA</w:t>
      </w:r>
      <w:bookmarkEnd w:id="546"/>
    </w:p>
    <w:p w14:paraId="50520583" w14:textId="314C5E8D" w:rsidR="00EB1270" w:rsidRDefault="00EB1270" w:rsidP="00EB1270">
      <w:pPr>
        <w:pStyle w:val="TH"/>
        <w:rPr>
          <w:rFonts w:cs="Arial"/>
        </w:rPr>
      </w:pPr>
      <w:r>
        <w:rPr>
          <w:rFonts w:cs="Arial"/>
        </w:rPr>
        <w:t>Table 5.52.1.2-1: Supported bandwidths per CA band combination of band n1+67+n78</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EB1270" w14:paraId="72274038" w14:textId="77777777" w:rsidTr="003F2E5F">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75AA544B" w14:textId="77777777" w:rsidR="00EB1270" w:rsidRDefault="00EB1270" w:rsidP="003F2E5F">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2270BC0E" w14:textId="77777777" w:rsidR="00EB1270" w:rsidRDefault="00EB1270" w:rsidP="003F2E5F">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59EB33D6" w14:textId="77777777" w:rsidR="00EB1270" w:rsidRDefault="00EB1270" w:rsidP="003F2E5F">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F306EE9" w14:textId="77777777" w:rsidR="00EB1270" w:rsidRDefault="00EB1270" w:rsidP="003F2E5F">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701BB623" w14:textId="77777777" w:rsidR="00EB1270" w:rsidRDefault="00EB1270" w:rsidP="003F2E5F">
            <w:pPr>
              <w:pStyle w:val="TAH"/>
              <w:overflowPunct w:val="0"/>
              <w:autoSpaceDE w:val="0"/>
              <w:autoSpaceDN w:val="0"/>
              <w:adjustRightInd w:val="0"/>
              <w:rPr>
                <w:lang w:eastAsia="zh-CN"/>
              </w:rPr>
            </w:pPr>
            <w:r>
              <w:t>Bandwidth combination set</w:t>
            </w:r>
          </w:p>
        </w:tc>
      </w:tr>
      <w:tr w:rsidR="00EB1270" w14:paraId="16661B10" w14:textId="77777777" w:rsidTr="003F2E5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D78693" w14:textId="77777777" w:rsidR="00EB1270" w:rsidRDefault="00EB1270" w:rsidP="003F2E5F">
            <w:pPr>
              <w:pStyle w:val="TAC"/>
              <w:overflowPunct w:val="0"/>
              <w:autoSpaceDE w:val="0"/>
              <w:autoSpaceDN w:val="0"/>
              <w:adjustRightInd w:val="0"/>
              <w:rPr>
                <w:rFonts w:eastAsia="宋体"/>
                <w:lang w:eastAsia="zh-CN"/>
              </w:rPr>
            </w:pPr>
            <w:r w:rsidRPr="000A42AE">
              <w:rPr>
                <w:lang w:eastAsia="zh-CN"/>
              </w:rPr>
              <w:t>CA</w:t>
            </w:r>
            <w:r>
              <w:rPr>
                <w:lang w:eastAsia="zh-CN"/>
              </w:rPr>
              <w:t>_n7</w:t>
            </w:r>
            <w:r w:rsidRPr="000A42AE">
              <w:rPr>
                <w:lang w:eastAsia="zh-CN"/>
              </w:rPr>
              <w:t>A- n67A</w:t>
            </w:r>
            <w:r>
              <w:rPr>
                <w:lang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529455" w14:textId="77777777" w:rsidR="00EB1270" w:rsidRDefault="00EB1270" w:rsidP="003F2E5F">
            <w:pPr>
              <w:pStyle w:val="TAC"/>
              <w:overflowPunct w:val="0"/>
              <w:autoSpaceDE w:val="0"/>
              <w:autoSpaceDN w:val="0"/>
              <w:adjustRightInd w:val="0"/>
              <w:rPr>
                <w:rFonts w:eastAsia="宋体"/>
                <w:lang w:eastAsia="zh-CN"/>
              </w:rPr>
            </w:pPr>
            <w:r w:rsidRPr="00C33120">
              <w:rPr>
                <w:lang w:eastAsia="zh-CN"/>
              </w:rPr>
              <w:t>CA</w:t>
            </w:r>
            <w:r>
              <w:rPr>
                <w:lang w:eastAsia="zh-CN"/>
              </w:rPr>
              <w:t>_n7</w:t>
            </w:r>
            <w:r w:rsidRPr="00C33120">
              <w:rPr>
                <w:lang w:eastAsia="zh-CN"/>
              </w:rPr>
              <w:t>A-n78A</w:t>
            </w:r>
          </w:p>
        </w:tc>
        <w:tc>
          <w:tcPr>
            <w:tcW w:w="730" w:type="dxa"/>
            <w:tcBorders>
              <w:left w:val="single" w:sz="4" w:space="0" w:color="auto"/>
              <w:right w:val="single" w:sz="4" w:space="0" w:color="auto"/>
            </w:tcBorders>
            <w:vAlign w:val="center"/>
          </w:tcPr>
          <w:p w14:paraId="7C118666" w14:textId="77777777" w:rsidR="00EB1270" w:rsidRDefault="00EB1270" w:rsidP="003F2E5F">
            <w:pPr>
              <w:pStyle w:val="TAC"/>
              <w:overflowPunct w:val="0"/>
              <w:autoSpaceDE w:val="0"/>
              <w:autoSpaceDN w:val="0"/>
              <w:adjustRightInd w:val="0"/>
              <w:rPr>
                <w:lang w:eastAsia="zh-CN"/>
              </w:rPr>
            </w:pPr>
            <w:r>
              <w:rPr>
                <w:rFonts w:hint="eastAsia"/>
                <w:lang w:eastAsia="zh-CN"/>
              </w:rPr>
              <w:t>n</w:t>
            </w:r>
            <w:r>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75DEB45" w14:textId="77777777" w:rsidR="00EB1270" w:rsidRDefault="00EB1270" w:rsidP="003F2E5F">
            <w:pPr>
              <w:pStyle w:val="TAC"/>
            </w:pPr>
            <w:r>
              <w:t xml:space="preserve">5, </w:t>
            </w:r>
            <w:r>
              <w:rPr>
                <w:rFonts w:hint="eastAsia"/>
              </w:rPr>
              <w:t>1</w:t>
            </w:r>
            <w:r>
              <w:t>0, 15, 20, 25, 30, 35, 40, 50</w:t>
            </w:r>
          </w:p>
        </w:tc>
        <w:tc>
          <w:tcPr>
            <w:tcW w:w="1360" w:type="dxa"/>
            <w:tcBorders>
              <w:left w:val="single" w:sz="4" w:space="0" w:color="auto"/>
              <w:bottom w:val="nil"/>
              <w:right w:val="single" w:sz="4" w:space="0" w:color="auto"/>
            </w:tcBorders>
            <w:shd w:val="clear" w:color="auto" w:fill="auto"/>
            <w:vAlign w:val="center"/>
          </w:tcPr>
          <w:p w14:paraId="7917856A" w14:textId="77777777" w:rsidR="00EB1270" w:rsidRDefault="00EB1270" w:rsidP="003F2E5F">
            <w:pPr>
              <w:pStyle w:val="TAC"/>
              <w:overflowPunct w:val="0"/>
              <w:autoSpaceDE w:val="0"/>
              <w:autoSpaceDN w:val="0"/>
              <w:adjustRightInd w:val="0"/>
              <w:rPr>
                <w:lang w:eastAsia="zh-CN"/>
              </w:rPr>
            </w:pPr>
            <w:r>
              <w:rPr>
                <w:rFonts w:hint="eastAsia"/>
                <w:lang w:eastAsia="zh-CN"/>
              </w:rPr>
              <w:t>0</w:t>
            </w:r>
          </w:p>
        </w:tc>
      </w:tr>
      <w:tr w:rsidR="00EB1270" w14:paraId="2E818818" w14:textId="77777777" w:rsidTr="003F2E5F">
        <w:trPr>
          <w:trHeight w:val="187"/>
        </w:trPr>
        <w:tc>
          <w:tcPr>
            <w:tcW w:w="1983" w:type="dxa"/>
            <w:tcBorders>
              <w:top w:val="nil"/>
              <w:left w:val="single" w:sz="4" w:space="0" w:color="auto"/>
              <w:bottom w:val="nil"/>
              <w:right w:val="single" w:sz="4" w:space="0" w:color="auto"/>
            </w:tcBorders>
            <w:shd w:val="clear" w:color="auto" w:fill="auto"/>
            <w:vAlign w:val="center"/>
          </w:tcPr>
          <w:p w14:paraId="6628E97C" w14:textId="77777777" w:rsidR="00EB1270" w:rsidRDefault="00EB1270" w:rsidP="003F2E5F">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A922E7C" w14:textId="77777777" w:rsidR="00EB1270" w:rsidRDefault="00EB1270" w:rsidP="003F2E5F">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650E2F39" w14:textId="77777777" w:rsidR="00EB1270" w:rsidRDefault="00EB1270" w:rsidP="003F2E5F">
            <w:pPr>
              <w:pStyle w:val="TAC"/>
              <w:overflowPunct w:val="0"/>
              <w:autoSpaceDE w:val="0"/>
              <w:autoSpaceDN w:val="0"/>
              <w:adjustRightInd w:val="0"/>
              <w:rPr>
                <w:lang w:eastAsia="zh-CN"/>
              </w:rPr>
            </w:pPr>
            <w:r>
              <w:rPr>
                <w:rFonts w:hint="eastAsia"/>
                <w:lang w:eastAsia="zh-CN"/>
              </w:rPr>
              <w:t>n</w:t>
            </w:r>
            <w:r>
              <w:rPr>
                <w:lang w:eastAsia="zh-CN"/>
              </w:rPr>
              <w:t>67</w:t>
            </w:r>
          </w:p>
        </w:tc>
        <w:tc>
          <w:tcPr>
            <w:tcW w:w="4081" w:type="dxa"/>
            <w:tcBorders>
              <w:top w:val="single" w:sz="4" w:space="0" w:color="auto"/>
              <w:left w:val="single" w:sz="4" w:space="0" w:color="auto"/>
              <w:bottom w:val="single" w:sz="4" w:space="0" w:color="auto"/>
              <w:right w:val="single" w:sz="4" w:space="0" w:color="auto"/>
            </w:tcBorders>
            <w:vAlign w:val="center"/>
          </w:tcPr>
          <w:p w14:paraId="6C36984A" w14:textId="77777777" w:rsidR="00EB1270" w:rsidRDefault="00EB1270" w:rsidP="003F2E5F">
            <w:pPr>
              <w:pStyle w:val="TAC"/>
            </w:pPr>
            <w:r>
              <w:t xml:space="preserve">5, </w:t>
            </w:r>
            <w:r w:rsidRPr="00FE1D75">
              <w:t>10, 15, 20</w:t>
            </w:r>
          </w:p>
        </w:tc>
        <w:tc>
          <w:tcPr>
            <w:tcW w:w="1360" w:type="dxa"/>
            <w:tcBorders>
              <w:top w:val="nil"/>
              <w:left w:val="single" w:sz="4" w:space="0" w:color="auto"/>
              <w:bottom w:val="nil"/>
              <w:right w:val="single" w:sz="4" w:space="0" w:color="auto"/>
            </w:tcBorders>
            <w:shd w:val="clear" w:color="auto" w:fill="auto"/>
            <w:vAlign w:val="center"/>
          </w:tcPr>
          <w:p w14:paraId="057D2F05" w14:textId="77777777" w:rsidR="00EB1270" w:rsidRDefault="00EB1270" w:rsidP="003F2E5F">
            <w:pPr>
              <w:pStyle w:val="TAC"/>
              <w:overflowPunct w:val="0"/>
              <w:autoSpaceDE w:val="0"/>
              <w:autoSpaceDN w:val="0"/>
              <w:adjustRightInd w:val="0"/>
              <w:rPr>
                <w:lang w:eastAsia="zh-CN"/>
              </w:rPr>
            </w:pPr>
          </w:p>
        </w:tc>
      </w:tr>
      <w:tr w:rsidR="00EB1270" w14:paraId="0681F927" w14:textId="77777777" w:rsidTr="003F2E5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4EB9D1" w14:textId="77777777" w:rsidR="00EB1270" w:rsidRDefault="00EB1270" w:rsidP="003F2E5F">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3B4A22" w14:textId="77777777" w:rsidR="00EB1270" w:rsidRDefault="00EB1270" w:rsidP="003F2E5F">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7297F7EE" w14:textId="77777777" w:rsidR="00EB1270" w:rsidRDefault="00EB1270" w:rsidP="003F2E5F">
            <w:pPr>
              <w:pStyle w:val="TAC"/>
              <w:overflowPunct w:val="0"/>
              <w:autoSpaceDE w:val="0"/>
              <w:autoSpaceDN w:val="0"/>
              <w:adjustRightInd w:val="0"/>
              <w:rPr>
                <w:lang w:eastAsia="zh-CN"/>
              </w:rPr>
            </w:pPr>
            <w:r>
              <w:rPr>
                <w:rFonts w:hint="eastAsia"/>
                <w:lang w:eastAsia="zh-CN"/>
              </w:rPr>
              <w:t>n</w:t>
            </w:r>
            <w:r>
              <w:rPr>
                <w:lang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4B0F4FC9" w14:textId="77777777" w:rsidR="00EB1270" w:rsidRPr="00C85666" w:rsidRDefault="00EB1270" w:rsidP="003F2E5F">
            <w:pPr>
              <w:pStyle w:val="TAC"/>
              <w:rPr>
                <w:rFonts w:eastAsia="宋体"/>
                <w:lang w:eastAsia="zh-CN" w:bidi="ar"/>
              </w:rPr>
            </w:pPr>
            <w:r w:rsidRPr="00FE1D75">
              <w:t>10, 15, 20</w:t>
            </w:r>
            <w:r>
              <w:t>,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74A245" w14:textId="77777777" w:rsidR="00EB1270" w:rsidRDefault="00EB1270" w:rsidP="003F2E5F">
            <w:pPr>
              <w:pStyle w:val="TAC"/>
              <w:overflowPunct w:val="0"/>
              <w:autoSpaceDE w:val="0"/>
              <w:autoSpaceDN w:val="0"/>
              <w:adjustRightInd w:val="0"/>
              <w:rPr>
                <w:lang w:eastAsia="zh-CN"/>
              </w:rPr>
            </w:pPr>
          </w:p>
        </w:tc>
      </w:tr>
      <w:tr w:rsidR="00EB1270" w14:paraId="0FB4B44C" w14:textId="77777777" w:rsidTr="003F2E5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3FF69A" w14:textId="77777777" w:rsidR="00EB1270" w:rsidRDefault="00EB1270" w:rsidP="003F2E5F">
            <w:pPr>
              <w:pStyle w:val="TAC"/>
              <w:overflowPunct w:val="0"/>
              <w:autoSpaceDE w:val="0"/>
              <w:autoSpaceDN w:val="0"/>
              <w:adjustRightInd w:val="0"/>
              <w:rPr>
                <w:rFonts w:eastAsia="宋体"/>
                <w:lang w:eastAsia="zh-CN"/>
              </w:rPr>
            </w:pPr>
            <w:r w:rsidRPr="0073757C">
              <w:rPr>
                <w:lang w:eastAsia="zh-CN"/>
              </w:rPr>
              <w:t>CA</w:t>
            </w:r>
            <w:r>
              <w:rPr>
                <w:lang w:eastAsia="zh-CN"/>
              </w:rPr>
              <w:t>_n7</w:t>
            </w:r>
            <w:r w:rsidRPr="0073757C">
              <w:rPr>
                <w:lang w:eastAsia="zh-CN"/>
              </w:rPr>
              <w:t>A-n67A-n78(2A)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E45CF2" w14:textId="77777777" w:rsidR="00EB1270" w:rsidRDefault="00EB1270" w:rsidP="003F2E5F">
            <w:pPr>
              <w:pStyle w:val="TAC"/>
              <w:overflowPunct w:val="0"/>
              <w:autoSpaceDE w:val="0"/>
              <w:autoSpaceDN w:val="0"/>
              <w:adjustRightInd w:val="0"/>
              <w:rPr>
                <w:rFonts w:eastAsia="宋体"/>
                <w:lang w:eastAsia="zh-CN"/>
              </w:rPr>
            </w:pPr>
            <w:r w:rsidRPr="00C33120">
              <w:rPr>
                <w:lang w:eastAsia="zh-CN"/>
              </w:rPr>
              <w:t>CA</w:t>
            </w:r>
            <w:r>
              <w:rPr>
                <w:lang w:eastAsia="zh-CN"/>
              </w:rPr>
              <w:t>_n7</w:t>
            </w:r>
            <w:r w:rsidRPr="00C33120">
              <w:rPr>
                <w:lang w:eastAsia="zh-CN"/>
              </w:rPr>
              <w:t>A-n78A</w:t>
            </w:r>
            <w:r>
              <w:rPr>
                <w:lang w:eastAsia="zh-CN"/>
              </w:rPr>
              <w:br/>
            </w:r>
            <w:r w:rsidRPr="0073757C">
              <w:rPr>
                <w:rFonts w:eastAsia="宋体"/>
                <w:lang w:eastAsia="zh-CN"/>
              </w:rPr>
              <w:t>CA_n78(2A)</w:t>
            </w:r>
          </w:p>
        </w:tc>
        <w:tc>
          <w:tcPr>
            <w:tcW w:w="730" w:type="dxa"/>
            <w:tcBorders>
              <w:left w:val="single" w:sz="4" w:space="0" w:color="auto"/>
              <w:right w:val="single" w:sz="4" w:space="0" w:color="auto"/>
            </w:tcBorders>
            <w:vAlign w:val="center"/>
          </w:tcPr>
          <w:p w14:paraId="5ECE7213" w14:textId="77777777" w:rsidR="00EB1270" w:rsidRDefault="00EB1270" w:rsidP="003F2E5F">
            <w:pPr>
              <w:pStyle w:val="TAC"/>
              <w:overflowPunct w:val="0"/>
              <w:autoSpaceDE w:val="0"/>
              <w:autoSpaceDN w:val="0"/>
              <w:adjustRightInd w:val="0"/>
              <w:rPr>
                <w:lang w:eastAsia="zh-CN"/>
              </w:rPr>
            </w:pPr>
            <w:r>
              <w:rPr>
                <w:rFonts w:hint="eastAsia"/>
                <w:lang w:eastAsia="zh-CN"/>
              </w:rPr>
              <w:t>n</w:t>
            </w:r>
            <w:r>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0FB2BA7" w14:textId="77777777" w:rsidR="00EB1270" w:rsidRDefault="00EB1270" w:rsidP="003F2E5F">
            <w:pPr>
              <w:pStyle w:val="TAC"/>
            </w:pPr>
            <w:r>
              <w:t xml:space="preserve">5, </w:t>
            </w:r>
            <w:r>
              <w:rPr>
                <w:rFonts w:hint="eastAsia"/>
              </w:rPr>
              <w:t>1</w:t>
            </w:r>
            <w:r>
              <w:t>0, 15, 20, 25, 30, 35, 40, 50</w:t>
            </w:r>
          </w:p>
        </w:tc>
        <w:tc>
          <w:tcPr>
            <w:tcW w:w="1360" w:type="dxa"/>
            <w:tcBorders>
              <w:left w:val="single" w:sz="4" w:space="0" w:color="auto"/>
              <w:bottom w:val="nil"/>
              <w:right w:val="single" w:sz="4" w:space="0" w:color="auto"/>
            </w:tcBorders>
            <w:shd w:val="clear" w:color="auto" w:fill="auto"/>
            <w:vAlign w:val="center"/>
          </w:tcPr>
          <w:p w14:paraId="2EC67CF6" w14:textId="77777777" w:rsidR="00EB1270" w:rsidRDefault="00EB1270" w:rsidP="003F2E5F">
            <w:pPr>
              <w:pStyle w:val="TAC"/>
              <w:overflowPunct w:val="0"/>
              <w:autoSpaceDE w:val="0"/>
              <w:autoSpaceDN w:val="0"/>
              <w:adjustRightInd w:val="0"/>
              <w:rPr>
                <w:lang w:eastAsia="zh-CN"/>
              </w:rPr>
            </w:pPr>
            <w:r>
              <w:rPr>
                <w:rFonts w:hint="eastAsia"/>
                <w:lang w:eastAsia="zh-CN"/>
              </w:rPr>
              <w:t>0</w:t>
            </w:r>
          </w:p>
        </w:tc>
      </w:tr>
      <w:tr w:rsidR="00EB1270" w14:paraId="0C7CC9C3" w14:textId="77777777" w:rsidTr="003F2E5F">
        <w:trPr>
          <w:trHeight w:val="187"/>
        </w:trPr>
        <w:tc>
          <w:tcPr>
            <w:tcW w:w="1983" w:type="dxa"/>
            <w:tcBorders>
              <w:top w:val="nil"/>
              <w:left w:val="single" w:sz="4" w:space="0" w:color="auto"/>
              <w:bottom w:val="nil"/>
              <w:right w:val="single" w:sz="4" w:space="0" w:color="auto"/>
            </w:tcBorders>
            <w:shd w:val="clear" w:color="auto" w:fill="auto"/>
            <w:vAlign w:val="center"/>
          </w:tcPr>
          <w:p w14:paraId="227593AA" w14:textId="77777777" w:rsidR="00EB1270" w:rsidRDefault="00EB1270" w:rsidP="003F2E5F">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3AEA240" w14:textId="77777777" w:rsidR="00EB1270" w:rsidRDefault="00EB1270" w:rsidP="003F2E5F">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2D931B49" w14:textId="77777777" w:rsidR="00EB1270" w:rsidRDefault="00EB1270" w:rsidP="003F2E5F">
            <w:pPr>
              <w:pStyle w:val="TAC"/>
              <w:overflowPunct w:val="0"/>
              <w:autoSpaceDE w:val="0"/>
              <w:autoSpaceDN w:val="0"/>
              <w:adjustRightInd w:val="0"/>
              <w:rPr>
                <w:lang w:eastAsia="zh-CN"/>
              </w:rPr>
            </w:pPr>
            <w:r>
              <w:rPr>
                <w:rFonts w:hint="eastAsia"/>
                <w:lang w:eastAsia="zh-CN"/>
              </w:rPr>
              <w:t>n</w:t>
            </w:r>
            <w:r>
              <w:rPr>
                <w:lang w:eastAsia="zh-CN"/>
              </w:rPr>
              <w:t>67</w:t>
            </w:r>
          </w:p>
        </w:tc>
        <w:tc>
          <w:tcPr>
            <w:tcW w:w="4081" w:type="dxa"/>
            <w:tcBorders>
              <w:top w:val="single" w:sz="4" w:space="0" w:color="auto"/>
              <w:left w:val="single" w:sz="4" w:space="0" w:color="auto"/>
              <w:bottom w:val="single" w:sz="4" w:space="0" w:color="auto"/>
              <w:right w:val="single" w:sz="4" w:space="0" w:color="auto"/>
            </w:tcBorders>
            <w:vAlign w:val="center"/>
          </w:tcPr>
          <w:p w14:paraId="7F8A9589" w14:textId="77777777" w:rsidR="00EB1270" w:rsidRDefault="00EB1270" w:rsidP="003F2E5F">
            <w:pPr>
              <w:pStyle w:val="TAC"/>
            </w:pPr>
            <w:r>
              <w:t xml:space="preserve">5, </w:t>
            </w:r>
            <w:r w:rsidRPr="00FE1D75">
              <w:t>10, 15, 20</w:t>
            </w:r>
          </w:p>
        </w:tc>
        <w:tc>
          <w:tcPr>
            <w:tcW w:w="1360" w:type="dxa"/>
            <w:tcBorders>
              <w:top w:val="nil"/>
              <w:left w:val="single" w:sz="4" w:space="0" w:color="auto"/>
              <w:bottom w:val="nil"/>
              <w:right w:val="single" w:sz="4" w:space="0" w:color="auto"/>
            </w:tcBorders>
            <w:shd w:val="clear" w:color="auto" w:fill="auto"/>
            <w:vAlign w:val="center"/>
          </w:tcPr>
          <w:p w14:paraId="029796B2" w14:textId="77777777" w:rsidR="00EB1270" w:rsidRDefault="00EB1270" w:rsidP="003F2E5F">
            <w:pPr>
              <w:pStyle w:val="TAC"/>
              <w:overflowPunct w:val="0"/>
              <w:autoSpaceDE w:val="0"/>
              <w:autoSpaceDN w:val="0"/>
              <w:adjustRightInd w:val="0"/>
              <w:rPr>
                <w:lang w:eastAsia="zh-CN"/>
              </w:rPr>
            </w:pPr>
          </w:p>
        </w:tc>
      </w:tr>
      <w:tr w:rsidR="00EB1270" w14:paraId="0DA5D505" w14:textId="77777777" w:rsidTr="003F2E5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54FFEE" w14:textId="77777777" w:rsidR="00EB1270" w:rsidRDefault="00EB1270" w:rsidP="003F2E5F">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EB1FE0" w14:textId="77777777" w:rsidR="00EB1270" w:rsidRDefault="00EB1270" w:rsidP="003F2E5F">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6C329779" w14:textId="77777777" w:rsidR="00EB1270" w:rsidRDefault="00EB1270" w:rsidP="003F2E5F">
            <w:pPr>
              <w:pStyle w:val="TAC"/>
              <w:overflowPunct w:val="0"/>
              <w:autoSpaceDE w:val="0"/>
              <w:autoSpaceDN w:val="0"/>
              <w:adjustRightInd w:val="0"/>
              <w:rPr>
                <w:lang w:eastAsia="zh-CN"/>
              </w:rPr>
            </w:pPr>
            <w:r>
              <w:rPr>
                <w:rFonts w:hint="eastAsia"/>
                <w:lang w:eastAsia="zh-CN"/>
              </w:rPr>
              <w:t>n</w:t>
            </w:r>
            <w:r>
              <w:rPr>
                <w:lang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6BE9DCE6" w14:textId="77777777" w:rsidR="00EB1270" w:rsidRPr="00C85666" w:rsidRDefault="00EB1270" w:rsidP="003F2E5F">
            <w:pPr>
              <w:pStyle w:val="TAC"/>
              <w:rPr>
                <w:rFonts w:eastAsia="宋体"/>
                <w:lang w:eastAsia="zh-CN" w:bidi="ar"/>
              </w:rPr>
            </w:pPr>
            <w:r>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CC675C" w14:textId="77777777" w:rsidR="00EB1270" w:rsidRDefault="00EB1270" w:rsidP="003F2E5F">
            <w:pPr>
              <w:pStyle w:val="TAC"/>
              <w:overflowPunct w:val="0"/>
              <w:autoSpaceDE w:val="0"/>
              <w:autoSpaceDN w:val="0"/>
              <w:adjustRightInd w:val="0"/>
              <w:rPr>
                <w:lang w:eastAsia="zh-CN"/>
              </w:rPr>
            </w:pPr>
          </w:p>
        </w:tc>
      </w:tr>
    </w:tbl>
    <w:p w14:paraId="2DE9D4D1" w14:textId="77777777" w:rsidR="00EB1270" w:rsidRDefault="00EB1270" w:rsidP="00EB1270">
      <w:pPr>
        <w:pStyle w:val="TH"/>
        <w:sectPr w:rsidR="00EB1270">
          <w:pgSz w:w="11906" w:h="16838"/>
          <w:pgMar w:top="567" w:right="1134" w:bottom="709" w:left="1134" w:header="720" w:footer="720" w:gutter="0"/>
          <w:cols w:space="720"/>
          <w:docGrid w:linePitch="272"/>
        </w:sectPr>
      </w:pPr>
    </w:p>
    <w:p w14:paraId="7E963202" w14:textId="69633B90" w:rsidR="00EB1270" w:rsidRDefault="00EB1270" w:rsidP="00EB1270">
      <w:pPr>
        <w:pStyle w:val="41"/>
      </w:pPr>
      <w:bookmarkStart w:id="547" w:name="_Toc136288488"/>
      <w:r>
        <w:rPr>
          <w:rFonts w:hint="eastAsia"/>
        </w:rPr>
        <w:lastRenderedPageBreak/>
        <w:t>5.</w:t>
      </w:r>
      <w:r>
        <w:t>52</w:t>
      </w:r>
      <w:r>
        <w:rPr>
          <w:rFonts w:hint="eastAsia"/>
        </w:rPr>
        <w:t>.</w:t>
      </w:r>
      <w:r>
        <w:t>1</w:t>
      </w:r>
      <w:r>
        <w:rPr>
          <w:rFonts w:hint="eastAsia"/>
        </w:rPr>
        <w:t>.3</w:t>
      </w:r>
      <w:r>
        <w:tab/>
      </w:r>
      <w:r w:rsidRPr="000469EC">
        <w:t>∆T</w:t>
      </w:r>
      <w:r w:rsidRPr="00EB1270">
        <w:rPr>
          <w:vertAlign w:val="subscript"/>
        </w:rPr>
        <w:t>IB</w:t>
      </w:r>
      <w:r w:rsidRPr="00EB1270">
        <w:rPr>
          <w:rFonts w:hint="eastAsia"/>
          <w:vertAlign w:val="subscript"/>
        </w:rPr>
        <w:t>,c</w:t>
      </w:r>
      <w:r w:rsidRPr="000469EC">
        <w:t xml:space="preserve"> and ∆R</w:t>
      </w:r>
      <w:r w:rsidRPr="00EB1270">
        <w:rPr>
          <w:vertAlign w:val="subscript"/>
        </w:rPr>
        <w:t>IB</w:t>
      </w:r>
      <w:r w:rsidRPr="003F2E5F">
        <w:rPr>
          <w:rFonts w:hint="eastAsia"/>
          <w:vertAlign w:val="subscript"/>
        </w:rPr>
        <w:t>,c</w:t>
      </w:r>
      <w:r w:rsidRPr="000469EC">
        <w:t xml:space="preserve"> values</w:t>
      </w:r>
      <w:bookmarkEnd w:id="547"/>
    </w:p>
    <w:p w14:paraId="63097FFE" w14:textId="77777777" w:rsidR="00EB1270" w:rsidRDefault="00EB1270" w:rsidP="00EB1270">
      <w:r>
        <w:t xml:space="preserve">For </w:t>
      </w:r>
      <w:r w:rsidRPr="00B83D08">
        <w:rPr>
          <w:rFonts w:ascii="Arial" w:hAnsi="Arial"/>
          <w:color w:val="000000"/>
          <w:sz w:val="18"/>
        </w:rPr>
        <w:t>CA</w:t>
      </w:r>
      <w:r>
        <w:rPr>
          <w:rFonts w:ascii="Arial" w:hAnsi="Arial"/>
          <w:color w:val="000000"/>
          <w:sz w:val="18"/>
        </w:rPr>
        <w:t>_n7</w:t>
      </w:r>
      <w:r w:rsidRPr="00B83D08">
        <w:rPr>
          <w:rFonts w:ascii="Arial" w:hAnsi="Arial"/>
          <w:color w:val="000000"/>
          <w:sz w:val="18"/>
        </w:rPr>
        <w:t>-n67-n78</w:t>
      </w:r>
      <w:r>
        <w:t>, the</w:t>
      </w:r>
      <w:r>
        <w:rPr>
          <w:lang w:eastAsia="zh-CN"/>
        </w:rPr>
        <w:t xml:space="preserve"> </w:t>
      </w:r>
      <w:r>
        <w:sym w:font="Symbol" w:char="F044"/>
      </w:r>
      <w:r>
        <w:t>T</w:t>
      </w:r>
      <w:r>
        <w:rPr>
          <w:vertAlign w:val="subscript"/>
        </w:rPr>
        <w:t>IB,c</w:t>
      </w:r>
      <w:r>
        <w:t xml:space="preserve"> values are reused from </w:t>
      </w:r>
      <w:r>
        <w:rPr>
          <w:rFonts w:hint="eastAsia"/>
          <w:lang w:val="en-US" w:eastAsia="zh-CN"/>
        </w:rPr>
        <w:t>CA_n7-n78</w:t>
      </w:r>
      <w:r>
        <w:rPr>
          <w:lang w:val="en-US" w:eastAsia="zh-CN"/>
        </w:rPr>
        <w:t xml:space="preserve"> </w:t>
      </w:r>
      <w:r>
        <w:t>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5D6669">
        <w:t>CA_n7-n28-n78</w:t>
      </w:r>
      <w:r>
        <w:t>, and are given in the tables below.</w:t>
      </w:r>
    </w:p>
    <w:p w14:paraId="7E802A7B" w14:textId="7F99D003" w:rsidR="00EB1270" w:rsidRDefault="00EB1270" w:rsidP="00EB1270">
      <w:pPr>
        <w:pStyle w:val="TH"/>
        <w:rPr>
          <w:rFonts w:cs="Arial"/>
        </w:rPr>
      </w:pPr>
      <w:r>
        <w:rPr>
          <w:rFonts w:cs="Arial"/>
        </w:rPr>
        <w:t xml:space="preserve">Table </w:t>
      </w:r>
      <w:r>
        <w:rPr>
          <w:rFonts w:cs="Arial" w:hint="eastAsia"/>
        </w:rPr>
        <w:t>5.</w:t>
      </w:r>
      <w:r>
        <w:rPr>
          <w:rFonts w:cs="Arial"/>
        </w:rPr>
        <w:t>52.1.3-1: ΔT</w:t>
      </w:r>
      <w:r w:rsidRPr="000469EC">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EB1270" w14:paraId="10B3B465" w14:textId="77777777" w:rsidTr="003F2E5F">
        <w:trPr>
          <w:jc w:val="center"/>
        </w:trPr>
        <w:tc>
          <w:tcPr>
            <w:tcW w:w="2336" w:type="dxa"/>
            <w:vMerge w:val="restart"/>
            <w:tcBorders>
              <w:top w:val="single" w:sz="4" w:space="0" w:color="auto"/>
              <w:left w:val="single" w:sz="4" w:space="0" w:color="auto"/>
              <w:right w:val="single" w:sz="4" w:space="0" w:color="auto"/>
            </w:tcBorders>
          </w:tcPr>
          <w:p w14:paraId="15EAB084" w14:textId="77777777" w:rsidR="00EB1270" w:rsidRDefault="00EB1270" w:rsidP="003F2E5F">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78266EE" w14:textId="77777777" w:rsidR="00EB1270" w:rsidRDefault="00EB1270" w:rsidP="003F2E5F">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EB1270" w14:paraId="0214CB5E" w14:textId="77777777" w:rsidTr="003F2E5F">
        <w:trPr>
          <w:jc w:val="center"/>
        </w:trPr>
        <w:tc>
          <w:tcPr>
            <w:tcW w:w="2336" w:type="dxa"/>
            <w:vMerge/>
            <w:tcBorders>
              <w:left w:val="single" w:sz="4" w:space="0" w:color="auto"/>
              <w:bottom w:val="single" w:sz="4" w:space="0" w:color="auto"/>
              <w:right w:val="single" w:sz="4" w:space="0" w:color="auto"/>
            </w:tcBorders>
          </w:tcPr>
          <w:p w14:paraId="591C4ACD" w14:textId="77777777" w:rsidR="00EB1270" w:rsidRDefault="00EB1270" w:rsidP="003F2E5F">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D6E7896" w14:textId="77777777" w:rsidR="00EB1270" w:rsidRDefault="00EB1270" w:rsidP="003F2E5F">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EB1270" w14:paraId="2DBD294C" w14:textId="77777777" w:rsidTr="003F2E5F">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2CA8374" w14:textId="77777777" w:rsidR="00EB1270" w:rsidRDefault="00EB1270" w:rsidP="003F2E5F">
            <w:pPr>
              <w:keepNext/>
              <w:keepLines/>
              <w:spacing w:after="0"/>
              <w:jc w:val="center"/>
              <w:rPr>
                <w:rFonts w:ascii="Arial" w:eastAsia="宋体" w:hAnsi="Arial"/>
                <w:sz w:val="18"/>
                <w:lang w:val="en-US" w:eastAsia="zh-CN"/>
              </w:rPr>
            </w:pPr>
            <w:r w:rsidRPr="00B83D08">
              <w:rPr>
                <w:rFonts w:ascii="Arial" w:hAnsi="Arial"/>
                <w:color w:val="000000"/>
                <w:sz w:val="18"/>
              </w:rPr>
              <w:t>CA</w:t>
            </w:r>
            <w:r>
              <w:rPr>
                <w:rFonts w:ascii="Arial" w:hAnsi="Arial"/>
                <w:color w:val="000000"/>
                <w:sz w:val="18"/>
              </w:rPr>
              <w:t>_n7</w:t>
            </w:r>
            <w:r w:rsidRPr="00B83D08">
              <w:rPr>
                <w:rFonts w:ascii="Arial" w:hAnsi="Arial"/>
                <w:color w:val="000000"/>
                <w:sz w:val="18"/>
              </w:rPr>
              <w:t>-n67-n78</w:t>
            </w:r>
          </w:p>
        </w:tc>
        <w:tc>
          <w:tcPr>
            <w:tcW w:w="1968" w:type="dxa"/>
            <w:tcBorders>
              <w:top w:val="single" w:sz="4" w:space="0" w:color="auto"/>
              <w:left w:val="single" w:sz="4" w:space="0" w:color="auto"/>
              <w:bottom w:val="single" w:sz="4" w:space="0" w:color="auto"/>
              <w:right w:val="single" w:sz="4" w:space="0" w:color="auto"/>
            </w:tcBorders>
            <w:vAlign w:val="center"/>
          </w:tcPr>
          <w:p w14:paraId="5E21DCB9" w14:textId="77777777" w:rsidR="00EB1270" w:rsidRPr="006528A1" w:rsidRDefault="00EB1270" w:rsidP="003F2E5F">
            <w:pPr>
              <w:keepNext/>
              <w:keepLines/>
              <w:spacing w:after="0"/>
              <w:jc w:val="center"/>
              <w:rPr>
                <w:rFonts w:ascii="Arial" w:hAnsi="Arial"/>
                <w:color w:val="000000"/>
                <w:sz w:val="18"/>
              </w:rPr>
            </w:pPr>
            <w:r w:rsidRPr="007F4FE8">
              <w:rPr>
                <w:rFonts w:ascii="Arial" w:hAnsi="Arial"/>
                <w:color w:val="000000"/>
                <w:sz w:val="18"/>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41D7F0C" w14:textId="77777777" w:rsidR="00EB1270" w:rsidRPr="006528A1" w:rsidRDefault="00EB1270" w:rsidP="003F2E5F">
            <w:pPr>
              <w:keepNext/>
              <w:keepLines/>
              <w:spacing w:after="0"/>
              <w:jc w:val="center"/>
              <w:rPr>
                <w:rFonts w:ascii="Arial" w:hAnsi="Arial"/>
                <w:color w:val="000000"/>
                <w:sz w:val="18"/>
              </w:rPr>
            </w:pPr>
            <w:r w:rsidRPr="00157C99">
              <w:rPr>
                <w:rFonts w:ascii="Arial" w:hAnsi="Arial" w:hint="eastAsia"/>
                <w:color w:val="000000"/>
                <w:sz w:val="18"/>
              </w:rPr>
              <w:t>-</w:t>
            </w:r>
          </w:p>
        </w:tc>
        <w:tc>
          <w:tcPr>
            <w:tcW w:w="1968" w:type="dxa"/>
            <w:tcBorders>
              <w:top w:val="single" w:sz="4" w:space="0" w:color="auto"/>
              <w:left w:val="single" w:sz="4" w:space="0" w:color="auto"/>
              <w:bottom w:val="single" w:sz="4" w:space="0" w:color="auto"/>
              <w:right w:val="single" w:sz="4" w:space="0" w:color="auto"/>
            </w:tcBorders>
            <w:vAlign w:val="center"/>
          </w:tcPr>
          <w:p w14:paraId="0A9FC109" w14:textId="77777777" w:rsidR="00EB1270" w:rsidRPr="006528A1" w:rsidRDefault="00EB1270" w:rsidP="003F2E5F">
            <w:pPr>
              <w:keepNext/>
              <w:keepLines/>
              <w:spacing w:after="0"/>
              <w:jc w:val="center"/>
              <w:rPr>
                <w:rFonts w:ascii="Arial" w:hAnsi="Arial"/>
                <w:color w:val="000000"/>
                <w:sz w:val="18"/>
              </w:rPr>
            </w:pPr>
            <w:r w:rsidRPr="007F4FE8">
              <w:rPr>
                <w:rFonts w:ascii="Arial" w:hAnsi="Arial" w:hint="eastAsia"/>
                <w:color w:val="000000"/>
                <w:sz w:val="18"/>
              </w:rPr>
              <w:t>0.</w:t>
            </w:r>
            <w:r w:rsidRPr="007F4FE8">
              <w:rPr>
                <w:rFonts w:ascii="Arial" w:hAnsi="Arial"/>
                <w:color w:val="000000"/>
                <w:sz w:val="18"/>
              </w:rPr>
              <w:t>8</w:t>
            </w:r>
          </w:p>
        </w:tc>
      </w:tr>
      <w:tr w:rsidR="00EB1270" w14:paraId="4C1F631D" w14:textId="77777777" w:rsidTr="003F2E5F">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4CE616D6" w14:textId="77777777" w:rsidR="00EB1270" w:rsidRPr="00901DE9" w:rsidRDefault="00EB1270" w:rsidP="003F2E5F">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3206DB7F" w14:textId="77777777" w:rsidR="00EB1270" w:rsidRDefault="00EB1270" w:rsidP="003F2E5F">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w:t>
            </w:r>
            <w:r>
              <w:rPr>
                <w:rFonts w:ascii="Arial" w:eastAsia="等线" w:hAnsi="Arial"/>
                <w:sz w:val="18"/>
              </w:rPr>
              <w:t>_n7</w:t>
            </w:r>
            <w:r w:rsidRPr="00901DE9">
              <w:rPr>
                <w:rFonts w:ascii="Arial" w:eastAsia="等线" w:hAnsi="Arial"/>
                <w:sz w:val="18"/>
              </w:rPr>
              <w:t>-n3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6B2A306A" w14:textId="77777777" w:rsidR="00EB1270" w:rsidRDefault="00EB1270" w:rsidP="00EB1270">
      <w:pPr>
        <w:rPr>
          <w:lang w:eastAsia="ko-KR"/>
        </w:rPr>
      </w:pPr>
    </w:p>
    <w:p w14:paraId="4C904D64" w14:textId="32ED120D" w:rsidR="00EB1270" w:rsidRDefault="00EB1270" w:rsidP="00EB1270">
      <w:pPr>
        <w:pStyle w:val="TH"/>
      </w:pPr>
      <w:r>
        <w:rPr>
          <w:rFonts w:cs="Arial"/>
        </w:rPr>
        <w:t>Table 5.52.1.3-2: ΔR</w:t>
      </w:r>
      <w:r w:rsidRPr="000469EC">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EB1270" w:rsidRPr="00F92868" w14:paraId="5F74CAC2" w14:textId="77777777" w:rsidTr="003F2E5F">
        <w:trPr>
          <w:trHeight w:val="187"/>
          <w:jc w:val="center"/>
        </w:trPr>
        <w:tc>
          <w:tcPr>
            <w:tcW w:w="1594" w:type="dxa"/>
            <w:vMerge w:val="restart"/>
          </w:tcPr>
          <w:p w14:paraId="56F5CAF8" w14:textId="77777777" w:rsidR="00EB1270" w:rsidRPr="00F92868" w:rsidRDefault="00EB1270" w:rsidP="003F2E5F">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2E787D89" w14:textId="77777777" w:rsidR="00EB1270" w:rsidRPr="00F92868" w:rsidRDefault="00EB1270" w:rsidP="003F2E5F">
            <w:pPr>
              <w:keepNext/>
              <w:keepLines/>
              <w:spacing w:after="0"/>
              <w:jc w:val="center"/>
              <w:rPr>
                <w:rFonts w:ascii="Arial" w:eastAsia="等线" w:hAnsi="Arial"/>
                <w:b/>
                <w:sz w:val="18"/>
              </w:rPr>
            </w:pPr>
            <w:r w:rsidRPr="00901DE9">
              <w:rPr>
                <w:rFonts w:ascii="Arial" w:eastAsia="等线" w:hAnsi="Arial"/>
                <w:b/>
                <w:sz w:val="18"/>
              </w:rPr>
              <w:t>ΔR</w:t>
            </w:r>
            <w:r w:rsidRPr="00901DE9">
              <w:rPr>
                <w:rFonts w:ascii="Arial" w:eastAsia="等线" w:hAnsi="Arial"/>
                <w:b/>
                <w:sz w:val="18"/>
                <w:vertAlign w:val="subscript"/>
              </w:rPr>
              <w:t>IB,c</w:t>
            </w:r>
            <w:r w:rsidRPr="00901DE9">
              <w:rPr>
                <w:rFonts w:ascii="Arial" w:eastAsia="等线" w:hAnsi="Arial"/>
                <w:b/>
                <w:sz w:val="18"/>
              </w:rPr>
              <w:t xml:space="preserve"> for NR bands (dB)</w:t>
            </w:r>
            <w:r w:rsidRPr="00901DE9">
              <w:rPr>
                <w:rFonts w:ascii="Arial" w:eastAsia="等线" w:hAnsi="Arial"/>
                <w:b/>
                <w:sz w:val="18"/>
                <w:vertAlign w:val="superscript"/>
              </w:rPr>
              <w:t>9</w:t>
            </w:r>
          </w:p>
        </w:tc>
      </w:tr>
      <w:tr w:rsidR="00EB1270" w:rsidRPr="00F92868" w14:paraId="46EBB10D" w14:textId="77777777" w:rsidTr="003F2E5F">
        <w:trPr>
          <w:trHeight w:val="187"/>
          <w:jc w:val="center"/>
        </w:trPr>
        <w:tc>
          <w:tcPr>
            <w:tcW w:w="1594" w:type="dxa"/>
            <w:vMerge/>
            <w:tcBorders>
              <w:bottom w:val="single" w:sz="4" w:space="0" w:color="auto"/>
            </w:tcBorders>
          </w:tcPr>
          <w:p w14:paraId="1E935416" w14:textId="77777777" w:rsidR="00EB1270" w:rsidRPr="00F92868" w:rsidRDefault="00EB1270" w:rsidP="003F2E5F">
            <w:pPr>
              <w:keepNext/>
              <w:keepLines/>
              <w:spacing w:after="0"/>
              <w:jc w:val="center"/>
              <w:rPr>
                <w:rFonts w:ascii="Arial" w:eastAsia="等线" w:hAnsi="Arial"/>
                <w:b/>
                <w:sz w:val="18"/>
              </w:rPr>
            </w:pPr>
          </w:p>
        </w:tc>
        <w:tc>
          <w:tcPr>
            <w:tcW w:w="5845" w:type="dxa"/>
            <w:gridSpan w:val="3"/>
            <w:vAlign w:val="center"/>
          </w:tcPr>
          <w:p w14:paraId="150DA124" w14:textId="77777777" w:rsidR="00EB1270" w:rsidRPr="00F92868" w:rsidRDefault="00EB1270" w:rsidP="003F2E5F">
            <w:pPr>
              <w:keepNext/>
              <w:keepLines/>
              <w:spacing w:after="0"/>
              <w:jc w:val="center"/>
              <w:rPr>
                <w:rFonts w:ascii="Arial" w:eastAsia="等线" w:hAnsi="Arial"/>
                <w:b/>
                <w:sz w:val="18"/>
              </w:rPr>
            </w:pPr>
            <w:r w:rsidRPr="00901DE9">
              <w:rPr>
                <w:rFonts w:ascii="Arial" w:eastAsia="等线" w:hAnsi="Arial"/>
                <w:b/>
                <w:sz w:val="18"/>
              </w:rPr>
              <w:t>Component band in order of bands in configuration</w:t>
            </w:r>
            <w:r w:rsidRPr="00901DE9">
              <w:rPr>
                <w:rFonts w:ascii="Arial" w:eastAsia="等线" w:hAnsi="Arial"/>
                <w:b/>
                <w:sz w:val="18"/>
                <w:vertAlign w:val="superscript"/>
              </w:rPr>
              <w:t>10</w:t>
            </w:r>
          </w:p>
        </w:tc>
      </w:tr>
      <w:tr w:rsidR="00EB1270" w:rsidRPr="00F92868" w14:paraId="06679C48" w14:textId="77777777" w:rsidTr="003F2E5F">
        <w:trPr>
          <w:trHeight w:val="187"/>
          <w:jc w:val="center"/>
        </w:trPr>
        <w:tc>
          <w:tcPr>
            <w:tcW w:w="1594" w:type="dxa"/>
            <w:shd w:val="clear" w:color="auto" w:fill="auto"/>
          </w:tcPr>
          <w:p w14:paraId="5AF42ACB" w14:textId="77777777" w:rsidR="00EB1270" w:rsidRPr="00F92868" w:rsidRDefault="00EB1270" w:rsidP="003F2E5F">
            <w:pPr>
              <w:keepNext/>
              <w:keepLines/>
              <w:spacing w:after="0"/>
              <w:jc w:val="center"/>
              <w:rPr>
                <w:rFonts w:ascii="Arial" w:eastAsia="等线" w:hAnsi="Arial"/>
                <w:sz w:val="18"/>
              </w:rPr>
            </w:pPr>
            <w:r w:rsidRPr="00B83D08">
              <w:rPr>
                <w:rFonts w:ascii="Arial" w:hAnsi="Arial"/>
                <w:color w:val="000000"/>
                <w:sz w:val="18"/>
              </w:rPr>
              <w:t>CA</w:t>
            </w:r>
            <w:r>
              <w:rPr>
                <w:rFonts w:ascii="Arial" w:hAnsi="Arial"/>
                <w:color w:val="000000"/>
                <w:sz w:val="18"/>
              </w:rPr>
              <w:t>_n7</w:t>
            </w:r>
            <w:r w:rsidRPr="00B83D08">
              <w:rPr>
                <w:rFonts w:ascii="Arial" w:hAnsi="Arial"/>
                <w:color w:val="000000"/>
                <w:sz w:val="18"/>
              </w:rPr>
              <w:t>-n67-n78</w:t>
            </w:r>
          </w:p>
        </w:tc>
        <w:tc>
          <w:tcPr>
            <w:tcW w:w="1948" w:type="dxa"/>
            <w:vAlign w:val="center"/>
          </w:tcPr>
          <w:p w14:paraId="641A9D3D" w14:textId="77777777" w:rsidR="00EB1270" w:rsidRPr="00E600EA" w:rsidRDefault="00EB1270" w:rsidP="003F2E5F">
            <w:pPr>
              <w:keepNext/>
              <w:keepLines/>
              <w:spacing w:after="0"/>
              <w:jc w:val="center"/>
              <w:rPr>
                <w:rFonts w:ascii="Arial" w:hAnsi="Arial"/>
                <w:color w:val="000000"/>
                <w:sz w:val="18"/>
              </w:rPr>
            </w:pPr>
            <w:r w:rsidRPr="00157C99">
              <w:rPr>
                <w:rFonts w:ascii="Arial" w:hAnsi="Arial"/>
                <w:color w:val="000000"/>
                <w:sz w:val="18"/>
              </w:rPr>
              <w:t>-</w:t>
            </w:r>
          </w:p>
        </w:tc>
        <w:tc>
          <w:tcPr>
            <w:tcW w:w="1948" w:type="dxa"/>
            <w:vAlign w:val="center"/>
          </w:tcPr>
          <w:p w14:paraId="6C0F11C9" w14:textId="77777777" w:rsidR="00EB1270" w:rsidRPr="00E600EA" w:rsidRDefault="00EB1270" w:rsidP="003F2E5F">
            <w:pPr>
              <w:keepNext/>
              <w:keepLines/>
              <w:spacing w:after="0"/>
              <w:jc w:val="center"/>
              <w:rPr>
                <w:rFonts w:ascii="Arial" w:hAnsi="Arial"/>
                <w:color w:val="000000"/>
                <w:sz w:val="18"/>
              </w:rPr>
            </w:pPr>
            <w:r w:rsidRPr="00157C99">
              <w:rPr>
                <w:rFonts w:ascii="Arial" w:hAnsi="Arial" w:hint="eastAsia"/>
                <w:color w:val="000000"/>
                <w:sz w:val="18"/>
              </w:rPr>
              <w:t>-</w:t>
            </w:r>
          </w:p>
        </w:tc>
        <w:tc>
          <w:tcPr>
            <w:tcW w:w="1949" w:type="dxa"/>
            <w:vAlign w:val="center"/>
          </w:tcPr>
          <w:p w14:paraId="192A4A0D" w14:textId="77777777" w:rsidR="00EB1270" w:rsidRPr="00E600EA" w:rsidRDefault="00EB1270" w:rsidP="003F2E5F">
            <w:pPr>
              <w:keepNext/>
              <w:keepLines/>
              <w:spacing w:after="0"/>
              <w:jc w:val="center"/>
              <w:rPr>
                <w:rFonts w:ascii="Arial" w:hAnsi="Arial"/>
                <w:color w:val="000000"/>
                <w:sz w:val="18"/>
              </w:rPr>
            </w:pPr>
            <w:r w:rsidRPr="00157C99">
              <w:rPr>
                <w:rFonts w:ascii="Arial" w:hAnsi="Arial"/>
                <w:color w:val="000000"/>
                <w:sz w:val="18"/>
              </w:rPr>
              <w:t>0.5</w:t>
            </w:r>
          </w:p>
        </w:tc>
      </w:tr>
      <w:tr w:rsidR="00EB1270" w:rsidRPr="00F92868" w14:paraId="7287B2EF" w14:textId="77777777" w:rsidTr="003F2E5F">
        <w:trPr>
          <w:trHeight w:val="187"/>
          <w:jc w:val="center"/>
        </w:trPr>
        <w:tc>
          <w:tcPr>
            <w:tcW w:w="7439" w:type="dxa"/>
            <w:gridSpan w:val="4"/>
            <w:tcBorders>
              <w:bottom w:val="single" w:sz="4" w:space="0" w:color="auto"/>
            </w:tcBorders>
            <w:shd w:val="clear" w:color="auto" w:fill="auto"/>
          </w:tcPr>
          <w:p w14:paraId="4FE33B8A" w14:textId="77777777" w:rsidR="00EB1270" w:rsidRPr="00901DE9" w:rsidRDefault="00EB1270" w:rsidP="003F2E5F">
            <w:pPr>
              <w:keepLines/>
              <w:spacing w:after="0"/>
              <w:ind w:left="870" w:hanging="870"/>
              <w:rPr>
                <w:rFonts w:eastAsia="等线" w:cs="Arial"/>
                <w:lang w:eastAsia="ja-JP"/>
              </w:rPr>
            </w:pPr>
            <w:r w:rsidRPr="00901DE9">
              <w:rPr>
                <w:rFonts w:ascii="Arial" w:eastAsia="等线" w:hAnsi="Arial" w:cs="Arial"/>
                <w:sz w:val="18"/>
                <w:lang w:eastAsia="ja-JP"/>
              </w:rPr>
              <w:t>NOTE 9:</w:t>
            </w:r>
            <w:r w:rsidRPr="00901DE9">
              <w:rPr>
                <w:rFonts w:ascii="Arial" w:eastAsia="等线" w:hAnsi="Arial" w:cs="Arial"/>
                <w:sz w:val="18"/>
                <w:lang w:eastAsia="ja-JP"/>
              </w:rPr>
              <w:tab/>
              <w:t xml:space="preserve"> “-” denotes ΔR</w:t>
            </w:r>
            <w:r w:rsidRPr="00901DE9">
              <w:rPr>
                <w:rFonts w:ascii="Arial" w:eastAsia="等线" w:hAnsi="Arial" w:cs="Arial"/>
                <w:sz w:val="18"/>
                <w:vertAlign w:val="subscript"/>
                <w:lang w:eastAsia="ja-JP"/>
              </w:rPr>
              <w:t>IB,c</w:t>
            </w:r>
            <w:r w:rsidRPr="00901DE9">
              <w:rPr>
                <w:rFonts w:ascii="Arial" w:eastAsia="等线" w:hAnsi="Arial" w:cs="Arial"/>
                <w:sz w:val="18"/>
                <w:lang w:eastAsia="ja-JP"/>
              </w:rPr>
              <w:t xml:space="preserve"> = 0.</w:t>
            </w:r>
          </w:p>
          <w:p w14:paraId="5B6FFE9D" w14:textId="77777777" w:rsidR="00EB1270" w:rsidRDefault="00EB1270" w:rsidP="003F2E5F">
            <w:pPr>
              <w:keepLines/>
              <w:spacing w:after="0"/>
              <w:ind w:left="870" w:hanging="870"/>
              <w:rPr>
                <w:rFonts w:ascii="Arial" w:eastAsia="等线" w:hAnsi="Arial"/>
                <w:color w:val="000000"/>
                <w:sz w:val="18"/>
                <w:lang w:val="en-US" w:eastAsia="zh-CN"/>
              </w:rPr>
            </w:pPr>
            <w:r w:rsidRPr="00901DE9">
              <w:rPr>
                <w:rFonts w:ascii="Arial" w:eastAsia="等线" w:hAnsi="Arial" w:cs="Arial"/>
                <w:sz w:val="18"/>
                <w:lang w:eastAsia="ja-JP"/>
              </w:rPr>
              <w:t>NOTE 10:</w:t>
            </w:r>
            <w:r w:rsidRPr="00901DE9">
              <w:rPr>
                <w:rFonts w:ascii="Arial" w:eastAsia="等线" w:hAnsi="Arial" w:cs="Arial"/>
                <w:sz w:val="18"/>
                <w:lang w:eastAsia="ja-JP"/>
              </w:rPr>
              <w:tab/>
              <w:t>The component band order in the configuration should be listed by the order of NR bands, such as for CA</w:t>
            </w:r>
            <w:r>
              <w:rPr>
                <w:rFonts w:ascii="Arial" w:eastAsia="等线" w:hAnsi="Arial" w:cs="Arial"/>
                <w:sz w:val="18"/>
                <w:lang w:eastAsia="ja-JP"/>
              </w:rPr>
              <w:t>_n7</w:t>
            </w:r>
            <w:r w:rsidRPr="00901DE9">
              <w:rPr>
                <w:rFonts w:ascii="Arial" w:eastAsia="等线" w:hAnsi="Arial" w:cs="Arial"/>
                <w:sz w:val="18"/>
                <w:lang w:eastAsia="ja-JP"/>
              </w:rPr>
              <w:t>-</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901DE9">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901DE9">
              <w:rPr>
                <w:rFonts w:ascii="Arial" w:eastAsia="等线" w:hAnsi="Arial" w:cs="Arial"/>
                <w:sz w:val="18"/>
                <w:lang w:eastAsia="ja-JP"/>
              </w:rPr>
              <w:t>.</w:t>
            </w:r>
          </w:p>
        </w:tc>
      </w:tr>
    </w:tbl>
    <w:p w14:paraId="5AE87C39" w14:textId="77777777" w:rsidR="00EB1270" w:rsidRDefault="00EB1270" w:rsidP="00EB1270"/>
    <w:p w14:paraId="23F28B39" w14:textId="64559406" w:rsidR="00EB1270" w:rsidRPr="00A20126" w:rsidRDefault="00EB1270" w:rsidP="00EB1270">
      <w:pPr>
        <w:pStyle w:val="31"/>
      </w:pPr>
      <w:bookmarkStart w:id="548" w:name="_Toc136288489"/>
      <w:r>
        <w:t>5.52.2</w:t>
      </w:r>
      <w:r>
        <w:tab/>
      </w:r>
      <w:r w:rsidRPr="00A20126">
        <w:t>Specific for 2 bands UL CA</w:t>
      </w:r>
      <w:bookmarkEnd w:id="548"/>
    </w:p>
    <w:p w14:paraId="2AD3CE7E" w14:textId="1EB391AC" w:rsidR="00EB1270" w:rsidRPr="00A20126" w:rsidRDefault="00EB1270" w:rsidP="00EB1270">
      <w:pPr>
        <w:pStyle w:val="41"/>
      </w:pPr>
      <w:bookmarkStart w:id="549" w:name="_Toc136288490"/>
      <w:r>
        <w:rPr>
          <w:rFonts w:hint="eastAsia"/>
        </w:rPr>
        <w:t>5.</w:t>
      </w:r>
      <w:r>
        <w:t>52</w:t>
      </w:r>
      <w:r>
        <w:rPr>
          <w:rFonts w:hint="eastAsia"/>
        </w:rPr>
        <w:t>.2</w:t>
      </w:r>
      <w:r>
        <w:t>.1</w:t>
      </w:r>
      <w:r>
        <w:tab/>
      </w:r>
      <w:r>
        <w:rPr>
          <w:rFonts w:hint="eastAsia"/>
        </w:rPr>
        <w:t>UE co-existence studies</w:t>
      </w:r>
      <w:bookmarkEnd w:id="549"/>
    </w:p>
    <w:p w14:paraId="1AA587E0" w14:textId="77777777" w:rsidR="00EB1270" w:rsidRDefault="00EB1270" w:rsidP="00EB1270">
      <w:pPr>
        <w:pStyle w:val="Guidance"/>
        <w:rPr>
          <w:rFonts w:eastAsia="宋体"/>
          <w:i w:val="0"/>
          <w:color w:val="auto"/>
          <w:szCs w:val="22"/>
          <w:lang w:val="en-US" w:eastAsia="zh-CN"/>
        </w:rPr>
      </w:pPr>
      <w:r>
        <w:rPr>
          <w:rFonts w:eastAsia="宋体"/>
          <w:i w:val="0"/>
          <w:color w:val="auto"/>
          <w:szCs w:val="22"/>
          <w:lang w:val="en-US" w:eastAsia="zh-CN"/>
        </w:rPr>
        <w:t>UL n1-n78 gives IMD2 and IMD5 into DL n67.</w:t>
      </w:r>
    </w:p>
    <w:p w14:paraId="5B5A5685" w14:textId="14315FE7" w:rsidR="00EB1270" w:rsidRPr="00A20126" w:rsidRDefault="00EB1270" w:rsidP="00EB1270">
      <w:pPr>
        <w:pStyle w:val="41"/>
      </w:pPr>
      <w:bookmarkStart w:id="550" w:name="_Toc136288491"/>
      <w:r>
        <w:rPr>
          <w:rFonts w:hint="eastAsia"/>
        </w:rPr>
        <w:t>5.</w:t>
      </w:r>
      <w:r>
        <w:t>52</w:t>
      </w:r>
      <w:r>
        <w:rPr>
          <w:rFonts w:hint="eastAsia"/>
        </w:rPr>
        <w:t>.2</w:t>
      </w:r>
      <w:r w:rsidRPr="00A20126">
        <w:t>.2</w:t>
      </w:r>
      <w:r w:rsidRPr="00A20126">
        <w:tab/>
        <w:t>REFSENS requirements</w:t>
      </w:r>
      <w:bookmarkEnd w:id="550"/>
    </w:p>
    <w:p w14:paraId="33B6045C" w14:textId="77777777" w:rsidR="00EB1270" w:rsidRDefault="00EB1270" w:rsidP="00EB1270">
      <w:r>
        <w:t xml:space="preserve">Based on the co-existence studies there is a need to define MSD values. MSD value from </w:t>
      </w:r>
      <w:r w:rsidRPr="005D6669">
        <w:t>CA_n7-n28-n78</w:t>
      </w:r>
      <w:r>
        <w:t xml:space="preserve"> is reused.</w:t>
      </w:r>
    </w:p>
    <w:p w14:paraId="68D2014E" w14:textId="43C877BF" w:rsidR="00EB1270" w:rsidRDefault="00EB1270" w:rsidP="00EB1270">
      <w:pPr>
        <w:pStyle w:val="TH"/>
        <w:rPr>
          <w:rFonts w:cs="Arial"/>
        </w:rPr>
      </w:pPr>
      <w:r>
        <w:rPr>
          <w:rFonts w:cs="Arial"/>
        </w:rPr>
        <w:t>Table 5.52.2</w:t>
      </w:r>
      <w:r w:rsidRPr="00A20126">
        <w:rPr>
          <w:rFonts w:cs="Arial"/>
        </w:rPr>
        <w:t>.</w:t>
      </w:r>
      <w:r>
        <w:rPr>
          <w:rFonts w:cs="Arial"/>
        </w:rPr>
        <w:t xml:space="preserve">2-1: </w:t>
      </w:r>
      <w:r w:rsidRPr="00A20126">
        <w:rPr>
          <w:rFonts w:cs="Arial"/>
        </w:rPr>
        <w:t xml:space="preserve">3DL/2UL </w:t>
      </w:r>
      <w:r>
        <w:rPr>
          <w:rFonts w:cs="Arial"/>
        </w:rPr>
        <w:t>inter-band</w:t>
      </w:r>
      <w:r w:rsidRPr="00A20126">
        <w:rPr>
          <w:rFonts w:cs="Arial"/>
        </w:rPr>
        <w:t xml:space="preserve"> 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B1270" w14:paraId="0E553C80" w14:textId="77777777" w:rsidTr="003F2E5F">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B88FCE7" w14:textId="77777777" w:rsidR="00EB1270" w:rsidRDefault="00EB1270" w:rsidP="003F2E5F">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315B1584" w14:textId="77777777" w:rsidR="00EB1270" w:rsidRDefault="00EB1270" w:rsidP="003F2E5F">
            <w:pPr>
              <w:pStyle w:val="TAH"/>
            </w:pPr>
            <w:r>
              <w:t>Source of IMD</w:t>
            </w:r>
          </w:p>
        </w:tc>
      </w:tr>
      <w:tr w:rsidR="00EB1270" w14:paraId="4E074365" w14:textId="77777777" w:rsidTr="003F2E5F">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6FEC247" w14:textId="77777777" w:rsidR="00EB1270" w:rsidRDefault="00EB1270" w:rsidP="003F2E5F">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6701E72" w14:textId="77777777" w:rsidR="00EB1270" w:rsidRDefault="00EB1270" w:rsidP="003F2E5F">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364CD09C" w14:textId="77777777" w:rsidR="00EB1270" w:rsidRDefault="00EB1270" w:rsidP="003F2E5F">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3BEBB84E" w14:textId="77777777" w:rsidR="00EB1270" w:rsidRDefault="00EB1270" w:rsidP="003F2E5F">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5D0A54B0" w14:textId="77777777" w:rsidR="00EB1270" w:rsidRDefault="00EB1270" w:rsidP="003F2E5F">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705FC14C" w14:textId="77777777" w:rsidR="00EB1270" w:rsidRDefault="00EB1270" w:rsidP="003F2E5F">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248766E3" w14:textId="77777777" w:rsidR="00EB1270" w:rsidRDefault="00EB1270" w:rsidP="003F2E5F">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7982EA0E" w14:textId="77777777" w:rsidR="00EB1270" w:rsidRDefault="00EB1270" w:rsidP="003F2E5F">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2E5A01E4" w14:textId="77777777" w:rsidR="00EB1270" w:rsidRDefault="00EB1270" w:rsidP="003F2E5F">
            <w:pPr>
              <w:pStyle w:val="TAH"/>
            </w:pPr>
          </w:p>
        </w:tc>
      </w:tr>
      <w:tr w:rsidR="00EB1270" w14:paraId="0545777A" w14:textId="77777777" w:rsidTr="003F2E5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7B1630B" w14:textId="77777777" w:rsidR="00EB1270" w:rsidRDefault="00EB1270" w:rsidP="003F2E5F">
            <w:pPr>
              <w:pStyle w:val="TAC"/>
              <w:rPr>
                <w:lang w:val="en-US" w:eastAsia="zh-CN"/>
              </w:rPr>
            </w:pPr>
            <w:r w:rsidRPr="00B83D08">
              <w:rPr>
                <w:color w:val="000000"/>
              </w:rPr>
              <w:t>CA</w:t>
            </w:r>
            <w:r>
              <w:rPr>
                <w:color w:val="000000"/>
              </w:rPr>
              <w:t>_n7</w:t>
            </w:r>
            <w:r w:rsidRPr="00B83D08">
              <w:rPr>
                <w:color w:val="000000"/>
              </w:rPr>
              <w:t>-n67-n78</w:t>
            </w:r>
          </w:p>
        </w:tc>
        <w:tc>
          <w:tcPr>
            <w:tcW w:w="1146" w:type="dxa"/>
            <w:tcBorders>
              <w:top w:val="single" w:sz="4" w:space="0" w:color="auto"/>
              <w:left w:val="single" w:sz="4" w:space="0" w:color="auto"/>
              <w:right w:val="single" w:sz="4" w:space="0" w:color="auto"/>
            </w:tcBorders>
            <w:vAlign w:val="center"/>
          </w:tcPr>
          <w:p w14:paraId="3B315F4F" w14:textId="77777777" w:rsidR="00EB1270" w:rsidRDefault="00EB1270" w:rsidP="003F2E5F">
            <w:pPr>
              <w:pStyle w:val="TAC"/>
              <w:rPr>
                <w:lang w:val="en-US" w:eastAsia="ko-KR"/>
              </w:rPr>
            </w:pPr>
            <w:r>
              <w:rPr>
                <w:rFonts w:hint="eastAsia"/>
                <w:lang w:val="en-US" w:eastAsia="zh-CN"/>
              </w:rPr>
              <w:t>n</w:t>
            </w:r>
            <w:r>
              <w:rPr>
                <w:lang w:val="en-US" w:eastAsia="zh-CN"/>
              </w:rPr>
              <w:t>7</w:t>
            </w:r>
          </w:p>
        </w:tc>
        <w:tc>
          <w:tcPr>
            <w:tcW w:w="960" w:type="dxa"/>
            <w:tcBorders>
              <w:top w:val="single" w:sz="4" w:space="0" w:color="auto"/>
              <w:left w:val="single" w:sz="4" w:space="0" w:color="auto"/>
              <w:right w:val="single" w:sz="4" w:space="0" w:color="auto"/>
            </w:tcBorders>
          </w:tcPr>
          <w:p w14:paraId="70222A05" w14:textId="77777777" w:rsidR="00EB1270" w:rsidRDefault="00EB1270" w:rsidP="003F2E5F">
            <w:pPr>
              <w:pStyle w:val="TAC"/>
              <w:rPr>
                <w:lang w:val="en-US" w:eastAsia="ko-KR"/>
              </w:rPr>
            </w:pPr>
            <w:r>
              <w:rPr>
                <w:lang w:eastAsia="ja-JP"/>
              </w:rPr>
              <w:t>2562</w:t>
            </w:r>
          </w:p>
        </w:tc>
        <w:tc>
          <w:tcPr>
            <w:tcW w:w="964" w:type="dxa"/>
            <w:tcBorders>
              <w:top w:val="single" w:sz="4" w:space="0" w:color="auto"/>
              <w:left w:val="single" w:sz="4" w:space="0" w:color="auto"/>
              <w:right w:val="single" w:sz="4" w:space="0" w:color="auto"/>
            </w:tcBorders>
          </w:tcPr>
          <w:p w14:paraId="69B2F73A" w14:textId="77777777" w:rsidR="00EB1270" w:rsidRDefault="00EB1270" w:rsidP="003F2E5F">
            <w:pPr>
              <w:pStyle w:val="TAC"/>
              <w:rPr>
                <w:lang w:val="en-US" w:eastAsia="ko-KR"/>
              </w:rPr>
            </w:pPr>
            <w:r>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11C35E30" w14:textId="77777777" w:rsidR="00EB1270" w:rsidRDefault="00EB1270" w:rsidP="003F2E5F">
            <w:pPr>
              <w:pStyle w:val="TAC"/>
              <w:rPr>
                <w:lang w:val="en-US" w:eastAsia="ko-KR"/>
              </w:rPr>
            </w:pPr>
            <w:r>
              <w:rPr>
                <w:rFonts w:cs="Arial" w:hint="eastAsia"/>
                <w:szCs w:val="18"/>
                <w:lang w:eastAsia="ja-JP"/>
              </w:rPr>
              <w:t>25</w:t>
            </w:r>
          </w:p>
        </w:tc>
        <w:tc>
          <w:tcPr>
            <w:tcW w:w="960" w:type="dxa"/>
            <w:tcBorders>
              <w:top w:val="single" w:sz="4" w:space="0" w:color="auto"/>
              <w:left w:val="single" w:sz="4" w:space="0" w:color="auto"/>
              <w:right w:val="single" w:sz="4" w:space="0" w:color="auto"/>
            </w:tcBorders>
          </w:tcPr>
          <w:p w14:paraId="0F01236B" w14:textId="77777777" w:rsidR="00EB1270" w:rsidRDefault="00EB1270" w:rsidP="003F2E5F">
            <w:pPr>
              <w:pStyle w:val="TAC"/>
              <w:rPr>
                <w:lang w:val="en-US" w:eastAsia="ko-KR"/>
              </w:rPr>
            </w:pPr>
            <w:r>
              <w:rPr>
                <w:lang w:val="en-US" w:eastAsia="ko-KR"/>
              </w:rPr>
              <w:t>2682</w:t>
            </w:r>
          </w:p>
        </w:tc>
        <w:tc>
          <w:tcPr>
            <w:tcW w:w="977" w:type="dxa"/>
            <w:tcBorders>
              <w:top w:val="single" w:sz="4" w:space="0" w:color="auto"/>
              <w:left w:val="single" w:sz="4" w:space="0" w:color="auto"/>
              <w:bottom w:val="single" w:sz="4" w:space="0" w:color="auto"/>
              <w:right w:val="single" w:sz="4" w:space="0" w:color="auto"/>
            </w:tcBorders>
          </w:tcPr>
          <w:p w14:paraId="39B87A64" w14:textId="77777777" w:rsidR="00EB1270" w:rsidRDefault="00EB1270" w:rsidP="003F2E5F">
            <w:pPr>
              <w:pStyle w:val="TAC"/>
            </w:pPr>
            <w:r>
              <w:rPr>
                <w:rFonts w:cs="Arial" w:hint="eastAsia"/>
                <w:szCs w:val="18"/>
                <w:lang w:eastAsia="ja-JP"/>
              </w:rPr>
              <w:t>N</w:t>
            </w:r>
            <w:r>
              <w:rPr>
                <w:rFonts w:cs="Arial"/>
                <w:szCs w:val="18"/>
                <w:lang w:eastAsia="ja-JP"/>
              </w:rPr>
              <w:t>/A</w:t>
            </w:r>
          </w:p>
        </w:tc>
        <w:tc>
          <w:tcPr>
            <w:tcW w:w="828" w:type="dxa"/>
            <w:tcBorders>
              <w:top w:val="single" w:sz="4" w:space="0" w:color="auto"/>
              <w:left w:val="single" w:sz="4" w:space="0" w:color="auto"/>
              <w:right w:val="single" w:sz="4" w:space="0" w:color="auto"/>
            </w:tcBorders>
            <w:vAlign w:val="center"/>
          </w:tcPr>
          <w:p w14:paraId="753C22D8" w14:textId="77777777" w:rsidR="00EB1270" w:rsidRDefault="00EB1270" w:rsidP="003F2E5F">
            <w:pPr>
              <w:pStyle w:val="TAC"/>
              <w:rPr>
                <w:lang w:eastAsia="zh-CN"/>
              </w:rPr>
            </w:pPr>
            <w:r>
              <w:rPr>
                <w:rFonts w:cs="Arial" w:hint="eastAsia"/>
                <w:szCs w:val="18"/>
                <w:lang w:eastAsia="ja-JP"/>
              </w:rPr>
              <w:t>F</w:t>
            </w:r>
            <w:r>
              <w:rPr>
                <w:rFonts w:cs="Arial"/>
                <w:szCs w:val="18"/>
                <w:lang w:eastAsia="ja-JP"/>
              </w:rPr>
              <w:t>DD</w:t>
            </w:r>
          </w:p>
        </w:tc>
        <w:tc>
          <w:tcPr>
            <w:tcW w:w="1057" w:type="dxa"/>
            <w:tcBorders>
              <w:top w:val="single" w:sz="4" w:space="0" w:color="auto"/>
              <w:left w:val="single" w:sz="4" w:space="0" w:color="auto"/>
              <w:right w:val="single" w:sz="4" w:space="0" w:color="auto"/>
            </w:tcBorders>
          </w:tcPr>
          <w:p w14:paraId="1F11B47A" w14:textId="77777777" w:rsidR="00EB1270" w:rsidRDefault="00EB1270" w:rsidP="003F2E5F">
            <w:pPr>
              <w:pStyle w:val="TAC"/>
            </w:pPr>
            <w:r>
              <w:rPr>
                <w:rFonts w:cs="Arial" w:hint="eastAsia"/>
                <w:szCs w:val="18"/>
                <w:lang w:eastAsia="ja-JP"/>
              </w:rPr>
              <w:t>N</w:t>
            </w:r>
            <w:r>
              <w:rPr>
                <w:rFonts w:cs="Arial"/>
                <w:szCs w:val="18"/>
                <w:lang w:eastAsia="ja-JP"/>
              </w:rPr>
              <w:t>/A</w:t>
            </w:r>
          </w:p>
        </w:tc>
      </w:tr>
      <w:tr w:rsidR="00EB1270" w14:paraId="7BD467A6" w14:textId="77777777" w:rsidTr="003F2E5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5053DEA" w14:textId="77777777" w:rsidR="00EB1270" w:rsidRDefault="00EB1270" w:rsidP="003F2E5F">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525157F" w14:textId="77777777" w:rsidR="00EB1270" w:rsidRDefault="00EB1270" w:rsidP="003F2E5F">
            <w:pPr>
              <w:pStyle w:val="TAC"/>
              <w:rPr>
                <w:lang w:val="en-US" w:eastAsia="ko-KR"/>
              </w:rPr>
            </w:pPr>
            <w:r>
              <w:rPr>
                <w:rFonts w:hint="eastAsia"/>
                <w:lang w:val="en-US" w:eastAsia="zh-CN"/>
              </w:rPr>
              <w:t>n</w:t>
            </w:r>
            <w:r>
              <w:rPr>
                <w:lang w:val="en-US" w:eastAsia="zh-CN"/>
              </w:rPr>
              <w:t>67</w:t>
            </w:r>
          </w:p>
        </w:tc>
        <w:tc>
          <w:tcPr>
            <w:tcW w:w="960" w:type="dxa"/>
            <w:tcBorders>
              <w:top w:val="single" w:sz="4" w:space="0" w:color="auto"/>
              <w:left w:val="single" w:sz="4" w:space="0" w:color="auto"/>
              <w:right w:val="single" w:sz="4" w:space="0" w:color="auto"/>
            </w:tcBorders>
          </w:tcPr>
          <w:p w14:paraId="3AB67AA9" w14:textId="77777777" w:rsidR="00EB1270" w:rsidRDefault="00EB1270" w:rsidP="003F2E5F">
            <w:pPr>
              <w:pStyle w:val="TAC"/>
              <w:rPr>
                <w:lang w:val="en-US" w:eastAsia="ko-KR"/>
              </w:rPr>
            </w:pPr>
            <w:r>
              <w:rPr>
                <w:lang w:val="en-US" w:eastAsia="ko-KR"/>
              </w:rPr>
              <w:t>N/A</w:t>
            </w:r>
          </w:p>
        </w:tc>
        <w:tc>
          <w:tcPr>
            <w:tcW w:w="964" w:type="dxa"/>
            <w:tcBorders>
              <w:top w:val="single" w:sz="4" w:space="0" w:color="auto"/>
              <w:left w:val="single" w:sz="4" w:space="0" w:color="auto"/>
              <w:right w:val="single" w:sz="4" w:space="0" w:color="auto"/>
            </w:tcBorders>
          </w:tcPr>
          <w:p w14:paraId="058C70DA" w14:textId="77777777" w:rsidR="00EB1270" w:rsidRDefault="00EB1270" w:rsidP="003F2E5F">
            <w:pPr>
              <w:pStyle w:val="TAC"/>
              <w:rPr>
                <w:lang w:val="en-US" w:eastAsia="ko-KR"/>
              </w:rPr>
            </w:pPr>
            <w:r>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77D20B4C" w14:textId="77777777" w:rsidR="00EB1270" w:rsidRDefault="00EB1270" w:rsidP="003F2E5F">
            <w:pPr>
              <w:pStyle w:val="TAC"/>
              <w:rPr>
                <w:lang w:val="en-US" w:eastAsia="ko-KR"/>
              </w:rPr>
            </w:pPr>
            <w:r>
              <w:rPr>
                <w:rFonts w:cs="Arial" w:hint="eastAsia"/>
                <w:szCs w:val="18"/>
                <w:lang w:eastAsia="ja-JP"/>
              </w:rPr>
              <w:t>25</w:t>
            </w:r>
          </w:p>
        </w:tc>
        <w:tc>
          <w:tcPr>
            <w:tcW w:w="960" w:type="dxa"/>
            <w:tcBorders>
              <w:top w:val="single" w:sz="4" w:space="0" w:color="auto"/>
              <w:left w:val="single" w:sz="4" w:space="0" w:color="auto"/>
              <w:right w:val="single" w:sz="4" w:space="0" w:color="auto"/>
            </w:tcBorders>
          </w:tcPr>
          <w:p w14:paraId="500853FA" w14:textId="77777777" w:rsidR="00EB1270" w:rsidRDefault="00EB1270" w:rsidP="003F2E5F">
            <w:pPr>
              <w:pStyle w:val="TAC"/>
              <w:rPr>
                <w:lang w:val="en-US" w:eastAsia="ko-KR"/>
              </w:rPr>
            </w:pPr>
            <w:r>
              <w:rPr>
                <w:lang w:val="en-US" w:eastAsia="ko-KR"/>
              </w:rPr>
              <w:t>748</w:t>
            </w:r>
          </w:p>
        </w:tc>
        <w:tc>
          <w:tcPr>
            <w:tcW w:w="977" w:type="dxa"/>
            <w:tcBorders>
              <w:top w:val="single" w:sz="4" w:space="0" w:color="auto"/>
              <w:left w:val="single" w:sz="4" w:space="0" w:color="auto"/>
              <w:bottom w:val="single" w:sz="4" w:space="0" w:color="auto"/>
              <w:right w:val="single" w:sz="4" w:space="0" w:color="auto"/>
            </w:tcBorders>
          </w:tcPr>
          <w:p w14:paraId="6A8A70EA" w14:textId="77777777" w:rsidR="00EB1270" w:rsidRDefault="00EB1270" w:rsidP="003F2E5F">
            <w:pPr>
              <w:pStyle w:val="TAC"/>
            </w:pPr>
            <w:r>
              <w:rPr>
                <w:lang w:eastAsia="ja-JP"/>
              </w:rPr>
              <w:t>28.8</w:t>
            </w:r>
          </w:p>
        </w:tc>
        <w:tc>
          <w:tcPr>
            <w:tcW w:w="828" w:type="dxa"/>
            <w:tcBorders>
              <w:top w:val="single" w:sz="4" w:space="0" w:color="auto"/>
              <w:left w:val="single" w:sz="4" w:space="0" w:color="auto"/>
              <w:right w:val="single" w:sz="4" w:space="0" w:color="auto"/>
            </w:tcBorders>
            <w:vAlign w:val="center"/>
          </w:tcPr>
          <w:p w14:paraId="5C1AABB4" w14:textId="77777777" w:rsidR="00EB1270" w:rsidRDefault="00EB1270" w:rsidP="003F2E5F">
            <w:pPr>
              <w:pStyle w:val="TAC"/>
              <w:rPr>
                <w:lang w:eastAsia="zh-CN"/>
              </w:rPr>
            </w:pPr>
            <w:r>
              <w:rPr>
                <w:lang w:val="en-US" w:eastAsia="zh-CN"/>
              </w:rPr>
              <w:t>SDL</w:t>
            </w:r>
          </w:p>
        </w:tc>
        <w:tc>
          <w:tcPr>
            <w:tcW w:w="1057" w:type="dxa"/>
            <w:tcBorders>
              <w:top w:val="single" w:sz="4" w:space="0" w:color="auto"/>
              <w:left w:val="single" w:sz="4" w:space="0" w:color="auto"/>
              <w:right w:val="single" w:sz="4" w:space="0" w:color="auto"/>
            </w:tcBorders>
          </w:tcPr>
          <w:p w14:paraId="063A0B69" w14:textId="77777777" w:rsidR="00EB1270" w:rsidRDefault="00EB1270" w:rsidP="003F2E5F">
            <w:pPr>
              <w:pStyle w:val="TAC"/>
            </w:pPr>
            <w:r>
              <w:rPr>
                <w:lang w:eastAsia="ja-JP"/>
              </w:rPr>
              <w:t>IMD2</w:t>
            </w:r>
            <w:r w:rsidRPr="00E2405B">
              <w:rPr>
                <w:vertAlign w:val="superscript"/>
                <w:lang w:eastAsia="ja-JP"/>
              </w:rPr>
              <w:t>1</w:t>
            </w:r>
          </w:p>
        </w:tc>
      </w:tr>
      <w:tr w:rsidR="00EB1270" w14:paraId="7DE32746" w14:textId="77777777" w:rsidTr="003F2E5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E994777" w14:textId="77777777" w:rsidR="00EB1270" w:rsidRDefault="00EB1270" w:rsidP="003F2E5F">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95752F4" w14:textId="77777777" w:rsidR="00EB1270" w:rsidRDefault="00EB1270" w:rsidP="003F2E5F">
            <w:pPr>
              <w:pStyle w:val="TAC"/>
              <w:rPr>
                <w:lang w:val="en-US" w:eastAsia="ko-KR"/>
              </w:rPr>
            </w:pPr>
            <w:r>
              <w:rPr>
                <w:rFonts w:hint="eastAsia"/>
                <w:lang w:val="en-US" w:eastAsia="zh-CN"/>
              </w:rPr>
              <w:t>n</w:t>
            </w:r>
            <w:r>
              <w:rPr>
                <w:lang w:val="en-US" w:eastAsia="zh-CN"/>
              </w:rPr>
              <w:t>78</w:t>
            </w:r>
          </w:p>
        </w:tc>
        <w:tc>
          <w:tcPr>
            <w:tcW w:w="960" w:type="dxa"/>
            <w:tcBorders>
              <w:top w:val="single" w:sz="4" w:space="0" w:color="auto"/>
              <w:left w:val="single" w:sz="4" w:space="0" w:color="auto"/>
              <w:right w:val="single" w:sz="4" w:space="0" w:color="auto"/>
            </w:tcBorders>
          </w:tcPr>
          <w:p w14:paraId="261659B9" w14:textId="77777777" w:rsidR="00EB1270" w:rsidRDefault="00EB1270" w:rsidP="003F2E5F">
            <w:pPr>
              <w:pStyle w:val="TAC"/>
              <w:rPr>
                <w:lang w:val="en-US" w:eastAsia="ko-KR"/>
              </w:rPr>
            </w:pPr>
            <w:r>
              <w:rPr>
                <w:rFonts w:eastAsia="Malgun Gothic"/>
                <w:kern w:val="2"/>
                <w:szCs w:val="24"/>
                <w:lang w:eastAsia="ko-KR"/>
              </w:rPr>
              <w:t>3310</w:t>
            </w:r>
          </w:p>
        </w:tc>
        <w:tc>
          <w:tcPr>
            <w:tcW w:w="964" w:type="dxa"/>
            <w:tcBorders>
              <w:top w:val="single" w:sz="4" w:space="0" w:color="auto"/>
              <w:left w:val="single" w:sz="4" w:space="0" w:color="auto"/>
              <w:right w:val="single" w:sz="4" w:space="0" w:color="auto"/>
            </w:tcBorders>
          </w:tcPr>
          <w:p w14:paraId="427CC415" w14:textId="77777777" w:rsidR="00EB1270" w:rsidRDefault="00EB1270" w:rsidP="003F2E5F">
            <w:pPr>
              <w:pStyle w:val="TAC"/>
              <w:rPr>
                <w:lang w:val="en-US" w:eastAsia="ko-KR"/>
              </w:rPr>
            </w:pPr>
            <w:r>
              <w:rPr>
                <w:rFonts w:cs="Arial"/>
                <w:szCs w:val="18"/>
                <w:lang w:eastAsia="ja-JP"/>
              </w:rPr>
              <w:t>10</w:t>
            </w:r>
          </w:p>
        </w:tc>
        <w:tc>
          <w:tcPr>
            <w:tcW w:w="960" w:type="dxa"/>
            <w:tcBorders>
              <w:top w:val="single" w:sz="4" w:space="0" w:color="auto"/>
              <w:left w:val="single" w:sz="4" w:space="0" w:color="auto"/>
              <w:right w:val="single" w:sz="4" w:space="0" w:color="auto"/>
            </w:tcBorders>
          </w:tcPr>
          <w:p w14:paraId="477B241C" w14:textId="77777777" w:rsidR="00EB1270" w:rsidRDefault="00EB1270" w:rsidP="003F2E5F">
            <w:pPr>
              <w:pStyle w:val="TAC"/>
              <w:rPr>
                <w:lang w:val="en-US" w:eastAsia="ko-KR"/>
              </w:rPr>
            </w:pPr>
            <w:r>
              <w:rPr>
                <w:rFonts w:cs="Arial"/>
                <w:szCs w:val="18"/>
                <w:lang w:eastAsia="ja-JP"/>
              </w:rPr>
              <w:t>50</w:t>
            </w:r>
          </w:p>
        </w:tc>
        <w:tc>
          <w:tcPr>
            <w:tcW w:w="960" w:type="dxa"/>
            <w:tcBorders>
              <w:top w:val="single" w:sz="4" w:space="0" w:color="auto"/>
              <w:left w:val="single" w:sz="4" w:space="0" w:color="auto"/>
              <w:right w:val="single" w:sz="4" w:space="0" w:color="auto"/>
            </w:tcBorders>
          </w:tcPr>
          <w:p w14:paraId="5A250EC7" w14:textId="77777777" w:rsidR="00EB1270" w:rsidRDefault="00EB1270" w:rsidP="003F2E5F">
            <w:pPr>
              <w:pStyle w:val="TAC"/>
              <w:rPr>
                <w:lang w:val="en-US" w:eastAsia="ko-KR"/>
              </w:rPr>
            </w:pPr>
            <w:r>
              <w:rPr>
                <w:lang w:val="en-US" w:eastAsia="ko-KR"/>
              </w:rPr>
              <w:t>3310</w:t>
            </w:r>
          </w:p>
        </w:tc>
        <w:tc>
          <w:tcPr>
            <w:tcW w:w="977" w:type="dxa"/>
            <w:tcBorders>
              <w:top w:val="single" w:sz="4" w:space="0" w:color="auto"/>
              <w:left w:val="single" w:sz="4" w:space="0" w:color="auto"/>
              <w:bottom w:val="single" w:sz="4" w:space="0" w:color="auto"/>
              <w:right w:val="single" w:sz="4" w:space="0" w:color="auto"/>
            </w:tcBorders>
          </w:tcPr>
          <w:p w14:paraId="5AB4C281" w14:textId="77777777" w:rsidR="00EB1270" w:rsidRDefault="00EB1270" w:rsidP="003F2E5F">
            <w:pPr>
              <w:pStyle w:val="TAC"/>
            </w:pPr>
            <w:r>
              <w:rPr>
                <w:rFonts w:cs="Arial" w:hint="eastAsia"/>
                <w:szCs w:val="18"/>
                <w:lang w:eastAsia="ja-JP"/>
              </w:rPr>
              <w:t>N</w:t>
            </w:r>
            <w:r>
              <w:rPr>
                <w:rFonts w:cs="Arial"/>
                <w:szCs w:val="18"/>
                <w:lang w:eastAsia="ja-JP"/>
              </w:rPr>
              <w:t>/A</w:t>
            </w:r>
          </w:p>
        </w:tc>
        <w:tc>
          <w:tcPr>
            <w:tcW w:w="828" w:type="dxa"/>
            <w:tcBorders>
              <w:top w:val="single" w:sz="4" w:space="0" w:color="auto"/>
              <w:left w:val="single" w:sz="4" w:space="0" w:color="auto"/>
              <w:right w:val="single" w:sz="4" w:space="0" w:color="auto"/>
            </w:tcBorders>
            <w:vAlign w:val="center"/>
          </w:tcPr>
          <w:p w14:paraId="6396C360" w14:textId="77777777" w:rsidR="00EB1270" w:rsidRDefault="00EB1270" w:rsidP="003F2E5F">
            <w:pPr>
              <w:pStyle w:val="TAC"/>
              <w:rPr>
                <w:lang w:eastAsia="zh-CN"/>
              </w:rPr>
            </w:pPr>
            <w:r>
              <w:rPr>
                <w:rFonts w:cs="Arial"/>
                <w:szCs w:val="18"/>
                <w:lang w:eastAsia="ja-JP"/>
              </w:rPr>
              <w:t>TDD</w:t>
            </w:r>
          </w:p>
        </w:tc>
        <w:tc>
          <w:tcPr>
            <w:tcW w:w="1057" w:type="dxa"/>
            <w:tcBorders>
              <w:top w:val="single" w:sz="4" w:space="0" w:color="auto"/>
              <w:left w:val="single" w:sz="4" w:space="0" w:color="auto"/>
              <w:right w:val="single" w:sz="4" w:space="0" w:color="auto"/>
            </w:tcBorders>
          </w:tcPr>
          <w:p w14:paraId="29D22506" w14:textId="77777777" w:rsidR="00EB1270" w:rsidRDefault="00EB1270" w:rsidP="003F2E5F">
            <w:pPr>
              <w:pStyle w:val="TAC"/>
            </w:pPr>
            <w:r>
              <w:rPr>
                <w:rFonts w:cs="Arial" w:hint="eastAsia"/>
                <w:szCs w:val="18"/>
                <w:lang w:eastAsia="ja-JP"/>
              </w:rPr>
              <w:t>N</w:t>
            </w:r>
            <w:r>
              <w:rPr>
                <w:rFonts w:cs="Arial"/>
                <w:szCs w:val="18"/>
                <w:lang w:eastAsia="ja-JP"/>
              </w:rPr>
              <w:t>/A</w:t>
            </w:r>
          </w:p>
        </w:tc>
      </w:tr>
      <w:tr w:rsidR="00EB1270" w14:paraId="145FF504" w14:textId="77777777" w:rsidTr="003F2E5F">
        <w:trPr>
          <w:trHeight w:val="187"/>
          <w:jc w:val="center"/>
        </w:trPr>
        <w:tc>
          <w:tcPr>
            <w:tcW w:w="9859" w:type="dxa"/>
            <w:gridSpan w:val="9"/>
            <w:tcBorders>
              <w:top w:val="nil"/>
              <w:left w:val="single" w:sz="4" w:space="0" w:color="auto"/>
              <w:bottom w:val="single" w:sz="4" w:space="0" w:color="auto"/>
              <w:right w:val="single" w:sz="4" w:space="0" w:color="auto"/>
            </w:tcBorders>
            <w:shd w:val="clear" w:color="auto" w:fill="auto"/>
            <w:vAlign w:val="center"/>
          </w:tcPr>
          <w:p w14:paraId="0E66AF4E" w14:textId="77777777" w:rsidR="00EB1270" w:rsidRDefault="00EB1270" w:rsidP="003F2E5F">
            <w:pPr>
              <w:pStyle w:val="TAC"/>
              <w:jc w:val="left"/>
              <w:rPr>
                <w:rFonts w:cs="Arial"/>
                <w:szCs w:val="18"/>
                <w:lang w:eastAsia="ja-JP"/>
              </w:rPr>
            </w:pPr>
            <w:r>
              <w:t xml:space="preserve">NOTE </w:t>
            </w:r>
            <w:r>
              <w:rPr>
                <w:rFonts w:hint="eastAsia"/>
                <w:lang w:val="en-US" w:eastAsia="zh-CN"/>
              </w:rPr>
              <w:t>1</w:t>
            </w:r>
            <w:r>
              <w:t>:</w:t>
            </w:r>
            <w:r>
              <w:tab/>
            </w:r>
            <w:r>
              <w:rPr>
                <w:lang w:eastAsia="ja-JP"/>
              </w:rPr>
              <w:t>This band is subject to IMD5 also which MSD is not specified.</w:t>
            </w:r>
          </w:p>
        </w:tc>
      </w:tr>
    </w:tbl>
    <w:p w14:paraId="71426F0D" w14:textId="77777777" w:rsidR="000C7A57" w:rsidRPr="00EB1270" w:rsidRDefault="000C7A57" w:rsidP="00AC4AB0">
      <w:pPr>
        <w:rPr>
          <w:b/>
          <w:color w:val="0070C0"/>
          <w:sz w:val="32"/>
          <w:szCs w:val="32"/>
        </w:rPr>
      </w:pPr>
    </w:p>
    <w:p w14:paraId="43321674" w14:textId="5EAE9E48" w:rsidR="00FA1E66" w:rsidRDefault="00FA1E66" w:rsidP="00FA1E66">
      <w:pPr>
        <w:pStyle w:val="21"/>
      </w:pPr>
      <w:bookmarkStart w:id="551" w:name="_Toc129108891"/>
      <w:bookmarkStart w:id="552" w:name="_Toc136288492"/>
      <w:r>
        <w:rPr>
          <w:rFonts w:hint="eastAsia"/>
        </w:rPr>
        <w:lastRenderedPageBreak/>
        <w:t>5.</w:t>
      </w:r>
      <w:r>
        <w:t>53</w:t>
      </w:r>
      <w:r w:rsidRPr="00AC4AB0">
        <w:tab/>
      </w:r>
      <w:bookmarkEnd w:id="551"/>
      <w:r w:rsidRPr="00C8045A">
        <w:rPr>
          <w:rFonts w:eastAsia="宋体"/>
          <w:lang w:eastAsia="zh-CN"/>
        </w:rPr>
        <w:t>CA_n</w:t>
      </w:r>
      <w:r>
        <w:rPr>
          <w:rFonts w:eastAsia="宋体"/>
          <w:lang w:eastAsia="zh-CN"/>
        </w:rPr>
        <w:t>41</w:t>
      </w:r>
      <w:r w:rsidRPr="00C8045A">
        <w:rPr>
          <w:rFonts w:eastAsia="宋体"/>
          <w:lang w:eastAsia="zh-CN"/>
        </w:rPr>
        <w:t>-n</w:t>
      </w:r>
      <w:r>
        <w:rPr>
          <w:rFonts w:eastAsia="宋体"/>
          <w:lang w:eastAsia="zh-CN"/>
        </w:rPr>
        <w:t>66</w:t>
      </w:r>
      <w:r w:rsidRPr="00C8045A">
        <w:rPr>
          <w:rFonts w:eastAsia="宋体"/>
          <w:lang w:eastAsia="zh-CN"/>
        </w:rPr>
        <w:t>-n85</w:t>
      </w:r>
      <w:bookmarkEnd w:id="552"/>
    </w:p>
    <w:p w14:paraId="739432DC" w14:textId="02883935" w:rsidR="00FA1E66" w:rsidRPr="00A20126" w:rsidRDefault="00FA1E66" w:rsidP="00FA1E66">
      <w:pPr>
        <w:pStyle w:val="31"/>
      </w:pPr>
      <w:bookmarkStart w:id="553" w:name="_Toc129108892"/>
      <w:bookmarkStart w:id="554" w:name="_Toc136288493"/>
      <w:r>
        <w:t>5.53.1</w:t>
      </w:r>
      <w:r>
        <w:tab/>
        <w:t>Common for 1 band UL and 2 bands UL CA</w:t>
      </w:r>
      <w:bookmarkEnd w:id="553"/>
      <w:bookmarkEnd w:id="554"/>
    </w:p>
    <w:p w14:paraId="17701025" w14:textId="3A57280D" w:rsidR="00FA1E66" w:rsidRDefault="00FA1E66" w:rsidP="00FA1E66">
      <w:pPr>
        <w:pStyle w:val="41"/>
      </w:pPr>
      <w:bookmarkStart w:id="555" w:name="_Toc129108893"/>
      <w:bookmarkStart w:id="556" w:name="_Toc136288494"/>
      <w:r>
        <w:rPr>
          <w:rFonts w:hint="eastAsia"/>
        </w:rPr>
        <w:t>5.</w:t>
      </w:r>
      <w:r>
        <w:t>53</w:t>
      </w:r>
      <w:r>
        <w:rPr>
          <w:rFonts w:hint="eastAsia"/>
        </w:rPr>
        <w:t>.1</w:t>
      </w:r>
      <w:r>
        <w:t>.1</w:t>
      </w:r>
      <w:r>
        <w:tab/>
        <w:t xml:space="preserve">Operating bands for </w:t>
      </w:r>
      <w:r>
        <w:rPr>
          <w:rFonts w:hint="eastAsia"/>
        </w:rPr>
        <w:t>CA</w:t>
      </w:r>
      <w:bookmarkEnd w:id="555"/>
      <w:bookmarkEnd w:id="556"/>
    </w:p>
    <w:p w14:paraId="41281669" w14:textId="2657E4DE" w:rsidR="00FA1E66" w:rsidRPr="00AC4AB0" w:rsidRDefault="00FA1E66" w:rsidP="00FA1E66">
      <w:pPr>
        <w:pStyle w:val="TH"/>
        <w:rPr>
          <w:rFonts w:cs="Arial"/>
        </w:rPr>
      </w:pPr>
      <w:r>
        <w:rPr>
          <w:rFonts w:cs="Arial"/>
        </w:rPr>
        <w:t>Table 5.53.1.1-1</w:t>
      </w:r>
      <w:r w:rsidRPr="00AC4AB0">
        <w:rPr>
          <w:rFonts w:cs="Arial"/>
        </w:rP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306"/>
        <w:gridCol w:w="1134"/>
        <w:gridCol w:w="426"/>
        <w:gridCol w:w="1134"/>
        <w:gridCol w:w="1752"/>
      </w:tblGrid>
      <w:tr w:rsidR="00FA1E66" w14:paraId="2D0D881B" w14:textId="77777777" w:rsidTr="001471C7">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39F0921C" w14:textId="77777777" w:rsidR="00FA1E66" w:rsidRDefault="00FA1E66" w:rsidP="001471C7">
            <w:pPr>
              <w:pStyle w:val="TAH"/>
            </w:pPr>
            <w:r>
              <w:rPr>
                <w:rFonts w:eastAsia="Malgun Gothic"/>
              </w:rPr>
              <w:t>NR Band</w:t>
            </w:r>
          </w:p>
        </w:tc>
        <w:tc>
          <w:tcPr>
            <w:tcW w:w="2689" w:type="dxa"/>
            <w:gridSpan w:val="3"/>
            <w:tcBorders>
              <w:top w:val="single" w:sz="4" w:space="0" w:color="auto"/>
              <w:left w:val="single" w:sz="4" w:space="0" w:color="auto"/>
              <w:bottom w:val="single" w:sz="4" w:space="0" w:color="auto"/>
              <w:right w:val="single" w:sz="4" w:space="0" w:color="auto"/>
            </w:tcBorders>
          </w:tcPr>
          <w:p w14:paraId="5D221F73" w14:textId="77777777" w:rsidR="00FA1E66" w:rsidRDefault="00FA1E66" w:rsidP="001471C7">
            <w:pPr>
              <w:pStyle w:val="TAH"/>
            </w:pPr>
            <w:r>
              <w:rPr>
                <w:rFonts w:eastAsia="Malgun Gothic"/>
              </w:rPr>
              <w:t>Uplink (UL) band</w:t>
            </w:r>
          </w:p>
        </w:tc>
        <w:tc>
          <w:tcPr>
            <w:tcW w:w="2694" w:type="dxa"/>
            <w:gridSpan w:val="3"/>
            <w:tcBorders>
              <w:top w:val="single" w:sz="4" w:space="0" w:color="auto"/>
              <w:left w:val="single" w:sz="4" w:space="0" w:color="auto"/>
              <w:bottom w:val="single" w:sz="4" w:space="0" w:color="auto"/>
              <w:right w:val="single" w:sz="4" w:space="0" w:color="auto"/>
            </w:tcBorders>
          </w:tcPr>
          <w:p w14:paraId="011D7279" w14:textId="77777777" w:rsidR="00FA1E66" w:rsidRDefault="00FA1E66" w:rsidP="001471C7">
            <w:pPr>
              <w:pStyle w:val="TAH"/>
            </w:pPr>
            <w:r>
              <w:rPr>
                <w:rFonts w:eastAsia="Malgun Gothic"/>
              </w:rPr>
              <w:t>Downlink (DL) band</w:t>
            </w:r>
          </w:p>
        </w:tc>
        <w:tc>
          <w:tcPr>
            <w:tcW w:w="1752" w:type="dxa"/>
            <w:vMerge w:val="restart"/>
            <w:tcBorders>
              <w:top w:val="single" w:sz="4" w:space="0" w:color="auto"/>
              <w:left w:val="single" w:sz="4" w:space="0" w:color="auto"/>
              <w:bottom w:val="single" w:sz="4" w:space="0" w:color="auto"/>
              <w:right w:val="single" w:sz="4" w:space="0" w:color="auto"/>
            </w:tcBorders>
            <w:vAlign w:val="center"/>
          </w:tcPr>
          <w:p w14:paraId="61BD2A73" w14:textId="77777777" w:rsidR="00FA1E66" w:rsidRDefault="00FA1E66" w:rsidP="001471C7">
            <w:pPr>
              <w:pStyle w:val="TAH"/>
              <w:rPr>
                <w:rFonts w:eastAsia="Malgun Gothic"/>
              </w:rPr>
            </w:pPr>
            <w:r>
              <w:rPr>
                <w:rFonts w:eastAsia="Malgun Gothic"/>
              </w:rPr>
              <w:t>Duplex</w:t>
            </w:r>
          </w:p>
          <w:p w14:paraId="31127B36" w14:textId="77777777" w:rsidR="00FA1E66" w:rsidRDefault="00FA1E66" w:rsidP="001471C7">
            <w:pPr>
              <w:pStyle w:val="TAH"/>
            </w:pPr>
            <w:r>
              <w:t>mode</w:t>
            </w:r>
          </w:p>
        </w:tc>
      </w:tr>
      <w:tr w:rsidR="00FA1E66" w14:paraId="6F827CBA" w14:textId="77777777" w:rsidTr="001471C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7B2B4434" w14:textId="77777777" w:rsidR="00FA1E66" w:rsidRDefault="00FA1E66" w:rsidP="001471C7">
            <w:pPr>
              <w:pStyle w:val="TAH"/>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45E47B46" w14:textId="77777777" w:rsidR="00FA1E66" w:rsidRDefault="00FA1E66" w:rsidP="001471C7">
            <w:pPr>
              <w:pStyle w:val="TAH"/>
            </w:pPr>
            <w:r>
              <w:rPr>
                <w:rFonts w:eastAsia="Malgun Gothic"/>
              </w:rPr>
              <w:t>BS receive / UE transmit</w:t>
            </w:r>
          </w:p>
        </w:tc>
        <w:tc>
          <w:tcPr>
            <w:tcW w:w="2694" w:type="dxa"/>
            <w:gridSpan w:val="3"/>
            <w:tcBorders>
              <w:top w:val="single" w:sz="4" w:space="0" w:color="auto"/>
              <w:left w:val="single" w:sz="4" w:space="0" w:color="auto"/>
              <w:bottom w:val="single" w:sz="4" w:space="0" w:color="auto"/>
              <w:right w:val="single" w:sz="4" w:space="0" w:color="auto"/>
            </w:tcBorders>
          </w:tcPr>
          <w:p w14:paraId="6959F3FC" w14:textId="77777777" w:rsidR="00FA1E66" w:rsidRDefault="00FA1E66" w:rsidP="001471C7">
            <w:pPr>
              <w:pStyle w:val="TAH"/>
            </w:pPr>
            <w:r>
              <w:rPr>
                <w:rFonts w:eastAsia="Malgun Gothic"/>
              </w:rPr>
              <w:t>BS transmit / UE receive</w:t>
            </w:r>
          </w:p>
        </w:tc>
        <w:tc>
          <w:tcPr>
            <w:tcW w:w="1752" w:type="dxa"/>
            <w:vMerge/>
            <w:tcBorders>
              <w:top w:val="single" w:sz="4" w:space="0" w:color="auto"/>
              <w:left w:val="single" w:sz="4" w:space="0" w:color="auto"/>
              <w:bottom w:val="single" w:sz="4" w:space="0" w:color="auto"/>
              <w:right w:val="single" w:sz="4" w:space="0" w:color="auto"/>
            </w:tcBorders>
            <w:vAlign w:val="center"/>
          </w:tcPr>
          <w:p w14:paraId="3AF1F64B" w14:textId="77777777" w:rsidR="00FA1E66" w:rsidRDefault="00FA1E66" w:rsidP="001471C7">
            <w:pPr>
              <w:pStyle w:val="TAH"/>
              <w:rPr>
                <w:rFonts w:eastAsia="Malgun Gothic"/>
              </w:rPr>
            </w:pPr>
          </w:p>
        </w:tc>
      </w:tr>
      <w:tr w:rsidR="00FA1E66" w14:paraId="591A7497" w14:textId="77777777" w:rsidTr="001471C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7BF7D178" w14:textId="77777777" w:rsidR="00FA1E66" w:rsidRDefault="00FA1E66" w:rsidP="001471C7">
            <w:pPr>
              <w:pStyle w:val="TAH"/>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6D2BE9FE" w14:textId="77777777" w:rsidR="00FA1E66" w:rsidRDefault="00FA1E66" w:rsidP="001471C7">
            <w:pPr>
              <w:pStyle w:val="TAH"/>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2694" w:type="dxa"/>
            <w:gridSpan w:val="3"/>
            <w:tcBorders>
              <w:top w:val="single" w:sz="4" w:space="0" w:color="auto"/>
              <w:left w:val="single" w:sz="4" w:space="0" w:color="auto"/>
              <w:bottom w:val="single" w:sz="4" w:space="0" w:color="auto"/>
              <w:right w:val="single" w:sz="4" w:space="0" w:color="auto"/>
            </w:tcBorders>
            <w:vAlign w:val="center"/>
          </w:tcPr>
          <w:p w14:paraId="48BCA9C9" w14:textId="77777777" w:rsidR="00FA1E66" w:rsidRDefault="00FA1E66" w:rsidP="001471C7">
            <w:pPr>
              <w:pStyle w:val="TAH"/>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752" w:type="dxa"/>
            <w:vMerge/>
            <w:tcBorders>
              <w:top w:val="single" w:sz="4" w:space="0" w:color="auto"/>
              <w:left w:val="single" w:sz="4" w:space="0" w:color="auto"/>
              <w:bottom w:val="single" w:sz="4" w:space="0" w:color="auto"/>
              <w:right w:val="single" w:sz="4" w:space="0" w:color="auto"/>
            </w:tcBorders>
            <w:vAlign w:val="center"/>
          </w:tcPr>
          <w:p w14:paraId="08CA6F3F" w14:textId="77777777" w:rsidR="00FA1E66" w:rsidRDefault="00FA1E66" w:rsidP="001471C7">
            <w:pPr>
              <w:pStyle w:val="TAH"/>
              <w:rPr>
                <w:rFonts w:eastAsia="Malgun Gothic"/>
              </w:rPr>
            </w:pPr>
          </w:p>
        </w:tc>
      </w:tr>
      <w:tr w:rsidR="00FA1E66" w14:paraId="13E44780" w14:textId="77777777" w:rsidTr="001471C7">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66F7A13D" w14:textId="77777777" w:rsidR="00FA1E66" w:rsidRDefault="00FA1E66" w:rsidP="001471C7">
            <w:pPr>
              <w:keepNext/>
              <w:keepLines/>
              <w:jc w:val="center"/>
              <w:rPr>
                <w:rFonts w:ascii="Arial" w:hAnsi="Arial" w:cs="Arial"/>
                <w:sz w:val="18"/>
              </w:rPr>
            </w:pPr>
            <w:r>
              <w:rPr>
                <w:rFonts w:ascii="Arial" w:eastAsia="宋体" w:hAnsi="Arial" w:cs="Arial" w:hint="eastAsia"/>
                <w:sz w:val="18"/>
              </w:rPr>
              <w:t>n</w:t>
            </w:r>
            <w:r>
              <w:rPr>
                <w:rFonts w:ascii="Arial" w:eastAsia="宋体" w:hAnsi="Arial" w:cs="Arial"/>
                <w:sz w:val="18"/>
              </w:rPr>
              <w:t>41</w:t>
            </w:r>
          </w:p>
        </w:tc>
        <w:tc>
          <w:tcPr>
            <w:tcW w:w="1088" w:type="dxa"/>
            <w:tcBorders>
              <w:top w:val="single" w:sz="4" w:space="0" w:color="auto"/>
              <w:left w:val="single" w:sz="4" w:space="0" w:color="auto"/>
              <w:bottom w:val="single" w:sz="4" w:space="0" w:color="auto"/>
              <w:right w:val="nil"/>
            </w:tcBorders>
          </w:tcPr>
          <w:p w14:paraId="44F19FF0" w14:textId="77777777" w:rsidR="00FA1E66" w:rsidRDefault="00FA1E66" w:rsidP="001471C7">
            <w:pPr>
              <w:keepNext/>
              <w:keepLines/>
              <w:jc w:val="right"/>
              <w:rPr>
                <w:rFonts w:ascii="Arial" w:eastAsia="宋体" w:hAnsi="Arial" w:cs="Arial"/>
                <w:color w:val="000000"/>
                <w:sz w:val="18"/>
              </w:rPr>
            </w:pPr>
            <w:r w:rsidRPr="005A732E">
              <w:rPr>
                <w:rFonts w:ascii="Arial" w:eastAsia="宋体" w:hAnsi="Arial" w:cs="Arial"/>
                <w:color w:val="000000"/>
                <w:sz w:val="18"/>
              </w:rPr>
              <w:t>2496</w:t>
            </w:r>
            <w:r>
              <w:rPr>
                <w:rFonts w:ascii="Arial" w:eastAsia="宋体" w:hAnsi="Arial" w:cs="Arial"/>
                <w:color w:val="000000"/>
                <w:sz w:val="18"/>
              </w:rPr>
              <w:t xml:space="preserve"> MHz</w:t>
            </w:r>
          </w:p>
        </w:tc>
        <w:tc>
          <w:tcPr>
            <w:tcW w:w="295" w:type="dxa"/>
            <w:tcBorders>
              <w:top w:val="single" w:sz="4" w:space="0" w:color="auto"/>
              <w:left w:val="nil"/>
              <w:bottom w:val="single" w:sz="4" w:space="0" w:color="auto"/>
              <w:right w:val="nil"/>
            </w:tcBorders>
          </w:tcPr>
          <w:p w14:paraId="0491A0EB" w14:textId="77777777" w:rsidR="00FA1E66" w:rsidRDefault="00FA1E66" w:rsidP="001471C7">
            <w:pPr>
              <w:keepNext/>
              <w:keepLines/>
              <w:jc w:val="center"/>
              <w:rPr>
                <w:rFonts w:ascii="Arial" w:hAnsi="Arial" w:cs="Arial"/>
                <w:color w:val="000000"/>
                <w:sz w:val="18"/>
              </w:rPr>
            </w:pPr>
            <w:r>
              <w:rPr>
                <w:rFonts w:ascii="Arial" w:hAnsi="Arial" w:cs="Arial"/>
                <w:color w:val="000000"/>
                <w:sz w:val="18"/>
              </w:rPr>
              <w:t>–</w:t>
            </w:r>
          </w:p>
        </w:tc>
        <w:tc>
          <w:tcPr>
            <w:tcW w:w="1306" w:type="dxa"/>
            <w:tcBorders>
              <w:top w:val="single" w:sz="4" w:space="0" w:color="auto"/>
              <w:left w:val="nil"/>
              <w:bottom w:val="single" w:sz="4" w:space="0" w:color="auto"/>
              <w:right w:val="single" w:sz="4" w:space="0" w:color="auto"/>
            </w:tcBorders>
          </w:tcPr>
          <w:p w14:paraId="61D70BF8" w14:textId="77777777" w:rsidR="00FA1E66" w:rsidRDefault="00FA1E66" w:rsidP="001471C7">
            <w:pPr>
              <w:keepNext/>
              <w:keepLines/>
              <w:rPr>
                <w:rFonts w:ascii="Arial" w:eastAsia="宋体" w:hAnsi="Arial" w:cs="Arial"/>
                <w:color w:val="000000"/>
                <w:sz w:val="18"/>
              </w:rPr>
            </w:pPr>
            <w:r w:rsidRPr="00156FE6">
              <w:rPr>
                <w:rFonts w:ascii="Arial" w:eastAsia="宋体" w:hAnsi="Arial" w:cs="Arial"/>
                <w:color w:val="000000"/>
                <w:sz w:val="18"/>
              </w:rPr>
              <w:t>2690</w:t>
            </w:r>
            <w:r>
              <w:rPr>
                <w:rFonts w:ascii="Arial" w:eastAsia="宋体" w:hAnsi="Arial" w:cs="Arial"/>
                <w:color w:val="000000"/>
                <w:sz w:val="18"/>
              </w:rPr>
              <w:t xml:space="preserve"> MHz</w:t>
            </w:r>
          </w:p>
        </w:tc>
        <w:tc>
          <w:tcPr>
            <w:tcW w:w="1134" w:type="dxa"/>
            <w:tcBorders>
              <w:top w:val="single" w:sz="4" w:space="0" w:color="auto"/>
              <w:left w:val="single" w:sz="4" w:space="0" w:color="auto"/>
              <w:bottom w:val="single" w:sz="4" w:space="0" w:color="auto"/>
              <w:right w:val="nil"/>
            </w:tcBorders>
          </w:tcPr>
          <w:p w14:paraId="11F31691" w14:textId="77777777" w:rsidR="00FA1E66" w:rsidRDefault="00FA1E66" w:rsidP="001471C7">
            <w:pPr>
              <w:keepNext/>
              <w:keepLines/>
              <w:jc w:val="right"/>
              <w:rPr>
                <w:rFonts w:ascii="Arial" w:eastAsia="宋体" w:hAnsi="Arial" w:cs="Arial"/>
                <w:color w:val="000000"/>
                <w:sz w:val="18"/>
              </w:rPr>
            </w:pPr>
            <w:r w:rsidRPr="005A732E">
              <w:rPr>
                <w:rFonts w:ascii="Arial" w:eastAsia="宋体" w:hAnsi="Arial" w:cs="Arial"/>
                <w:color w:val="000000"/>
                <w:sz w:val="18"/>
              </w:rPr>
              <w:t>2496</w:t>
            </w:r>
            <w:r>
              <w:rPr>
                <w:rFonts w:ascii="Arial" w:eastAsia="宋体" w:hAnsi="Arial" w:cs="Arial"/>
                <w:color w:val="000000"/>
                <w:sz w:val="18"/>
              </w:rPr>
              <w:t xml:space="preserve"> MHz</w:t>
            </w:r>
          </w:p>
        </w:tc>
        <w:tc>
          <w:tcPr>
            <w:tcW w:w="426" w:type="dxa"/>
            <w:tcBorders>
              <w:top w:val="single" w:sz="4" w:space="0" w:color="auto"/>
              <w:left w:val="nil"/>
              <w:bottom w:val="single" w:sz="4" w:space="0" w:color="auto"/>
              <w:right w:val="nil"/>
            </w:tcBorders>
          </w:tcPr>
          <w:p w14:paraId="35B57A9D" w14:textId="77777777" w:rsidR="00FA1E66" w:rsidRDefault="00FA1E66" w:rsidP="001471C7">
            <w:pPr>
              <w:keepNext/>
              <w:keepLines/>
              <w:jc w:val="center"/>
              <w:rPr>
                <w:rFonts w:ascii="Arial" w:hAnsi="Arial" w:cs="Arial"/>
                <w:color w:val="000000"/>
                <w:sz w:val="18"/>
              </w:rPr>
            </w:pPr>
            <w:r>
              <w:rPr>
                <w:rFonts w:ascii="Arial" w:hAnsi="Arial" w:cs="Arial"/>
                <w:color w:val="000000"/>
                <w:sz w:val="18"/>
              </w:rPr>
              <w:t>–</w:t>
            </w:r>
          </w:p>
        </w:tc>
        <w:tc>
          <w:tcPr>
            <w:tcW w:w="1134" w:type="dxa"/>
            <w:tcBorders>
              <w:top w:val="single" w:sz="4" w:space="0" w:color="auto"/>
              <w:left w:val="nil"/>
              <w:bottom w:val="single" w:sz="4" w:space="0" w:color="auto"/>
              <w:right w:val="single" w:sz="4" w:space="0" w:color="auto"/>
            </w:tcBorders>
          </w:tcPr>
          <w:p w14:paraId="0E2DACE2" w14:textId="77777777" w:rsidR="00FA1E66" w:rsidRDefault="00FA1E66" w:rsidP="001471C7">
            <w:pPr>
              <w:keepNext/>
              <w:keepLines/>
              <w:rPr>
                <w:rFonts w:ascii="Arial" w:eastAsia="宋体" w:hAnsi="Arial" w:cs="Arial"/>
                <w:color w:val="000000"/>
                <w:sz w:val="18"/>
              </w:rPr>
            </w:pPr>
            <w:r w:rsidRPr="00156FE6">
              <w:rPr>
                <w:rFonts w:ascii="Arial" w:eastAsia="宋体" w:hAnsi="Arial" w:cs="Arial"/>
                <w:color w:val="000000"/>
                <w:sz w:val="18"/>
              </w:rPr>
              <w:t>2690</w:t>
            </w:r>
            <w:r>
              <w:rPr>
                <w:rFonts w:ascii="Arial" w:eastAsia="宋体" w:hAnsi="Arial" w:cs="Arial"/>
                <w:color w:val="000000"/>
                <w:sz w:val="18"/>
              </w:rPr>
              <w:t xml:space="preserve"> MHz</w:t>
            </w:r>
          </w:p>
        </w:tc>
        <w:tc>
          <w:tcPr>
            <w:tcW w:w="1752" w:type="dxa"/>
            <w:tcBorders>
              <w:top w:val="single" w:sz="4" w:space="0" w:color="auto"/>
              <w:left w:val="single" w:sz="4" w:space="0" w:color="auto"/>
              <w:bottom w:val="single" w:sz="4" w:space="0" w:color="auto"/>
              <w:right w:val="single" w:sz="4" w:space="0" w:color="auto"/>
            </w:tcBorders>
            <w:vAlign w:val="center"/>
          </w:tcPr>
          <w:p w14:paraId="094E1766" w14:textId="77777777" w:rsidR="00FA1E66" w:rsidRDefault="00FA1E66" w:rsidP="001471C7">
            <w:pPr>
              <w:keepNext/>
              <w:keepLines/>
              <w:jc w:val="center"/>
              <w:rPr>
                <w:rFonts w:ascii="Arial" w:hAnsi="Arial" w:cs="Arial"/>
                <w:sz w:val="18"/>
              </w:rPr>
            </w:pPr>
            <w:r>
              <w:rPr>
                <w:rFonts w:ascii="Arial" w:hAnsi="Arial" w:cs="Arial"/>
                <w:sz w:val="18"/>
              </w:rPr>
              <w:t>TDD</w:t>
            </w:r>
          </w:p>
        </w:tc>
      </w:tr>
      <w:tr w:rsidR="00FA1E66" w14:paraId="1DF74E3D" w14:textId="77777777" w:rsidTr="001471C7">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3797A9C1" w14:textId="77777777" w:rsidR="00FA1E66" w:rsidRDefault="00FA1E66" w:rsidP="001471C7">
            <w:pPr>
              <w:keepNext/>
              <w:keepLines/>
              <w:jc w:val="center"/>
              <w:rPr>
                <w:rFonts w:ascii="Arial" w:hAnsi="Arial" w:cs="Arial"/>
                <w:sz w:val="18"/>
              </w:rPr>
            </w:pPr>
            <w:r>
              <w:rPr>
                <w:rFonts w:ascii="Arial" w:eastAsia="宋体" w:hAnsi="Arial" w:cs="Arial" w:hint="eastAsia"/>
                <w:sz w:val="18"/>
              </w:rPr>
              <w:t>n</w:t>
            </w:r>
            <w:r>
              <w:rPr>
                <w:rFonts w:ascii="Arial" w:hAnsi="Arial" w:cs="Arial"/>
                <w:sz w:val="18"/>
              </w:rPr>
              <w:t>66</w:t>
            </w:r>
          </w:p>
        </w:tc>
        <w:tc>
          <w:tcPr>
            <w:tcW w:w="1088" w:type="dxa"/>
            <w:tcBorders>
              <w:top w:val="single" w:sz="4" w:space="0" w:color="auto"/>
              <w:left w:val="single" w:sz="4" w:space="0" w:color="auto"/>
              <w:bottom w:val="single" w:sz="4" w:space="0" w:color="auto"/>
              <w:right w:val="nil"/>
            </w:tcBorders>
          </w:tcPr>
          <w:p w14:paraId="50582A0D" w14:textId="77777777" w:rsidR="00FA1E66" w:rsidRDefault="00FA1E66" w:rsidP="001471C7">
            <w:pPr>
              <w:keepNext/>
              <w:keepLines/>
              <w:jc w:val="right"/>
              <w:rPr>
                <w:rFonts w:ascii="Arial" w:hAnsi="Arial" w:cs="Arial"/>
                <w:sz w:val="18"/>
              </w:rPr>
            </w:pPr>
            <w:r>
              <w:rPr>
                <w:rFonts w:ascii="Arial" w:eastAsia="宋体" w:hAnsi="Arial" w:cs="Arial"/>
                <w:color w:val="000000"/>
                <w:sz w:val="18"/>
              </w:rPr>
              <w:t>1710 MHz</w:t>
            </w:r>
          </w:p>
        </w:tc>
        <w:tc>
          <w:tcPr>
            <w:tcW w:w="295" w:type="dxa"/>
            <w:tcBorders>
              <w:top w:val="single" w:sz="4" w:space="0" w:color="auto"/>
              <w:left w:val="nil"/>
              <w:bottom w:val="single" w:sz="4" w:space="0" w:color="auto"/>
              <w:right w:val="nil"/>
            </w:tcBorders>
          </w:tcPr>
          <w:p w14:paraId="615225DD" w14:textId="77777777" w:rsidR="00FA1E66" w:rsidRDefault="00FA1E66" w:rsidP="001471C7">
            <w:pPr>
              <w:keepNext/>
              <w:keepLines/>
              <w:jc w:val="center"/>
              <w:rPr>
                <w:rFonts w:ascii="Arial" w:hAnsi="Arial" w:cs="Arial"/>
                <w:sz w:val="18"/>
              </w:rPr>
            </w:pPr>
            <w:r>
              <w:rPr>
                <w:rFonts w:ascii="Arial" w:hAnsi="Arial" w:cs="Arial"/>
                <w:color w:val="000000"/>
                <w:sz w:val="18"/>
              </w:rPr>
              <w:t>–</w:t>
            </w:r>
          </w:p>
        </w:tc>
        <w:tc>
          <w:tcPr>
            <w:tcW w:w="1306" w:type="dxa"/>
            <w:tcBorders>
              <w:top w:val="single" w:sz="4" w:space="0" w:color="auto"/>
              <w:left w:val="nil"/>
              <w:bottom w:val="single" w:sz="4" w:space="0" w:color="auto"/>
              <w:right w:val="single" w:sz="4" w:space="0" w:color="auto"/>
            </w:tcBorders>
          </w:tcPr>
          <w:p w14:paraId="278373C4" w14:textId="77777777" w:rsidR="00FA1E66" w:rsidRDefault="00FA1E66" w:rsidP="001471C7">
            <w:pPr>
              <w:keepNext/>
              <w:keepLines/>
              <w:rPr>
                <w:rFonts w:ascii="Arial" w:hAnsi="Arial" w:cs="Arial"/>
                <w:sz w:val="18"/>
              </w:rPr>
            </w:pPr>
            <w:r>
              <w:rPr>
                <w:rFonts w:ascii="Arial" w:eastAsia="宋体" w:hAnsi="Arial" w:cs="Arial"/>
                <w:color w:val="000000"/>
                <w:sz w:val="18"/>
              </w:rPr>
              <w:t>178</w:t>
            </w:r>
            <w:r w:rsidRPr="00156FE6">
              <w:rPr>
                <w:rFonts w:ascii="Arial" w:eastAsia="宋体" w:hAnsi="Arial" w:cs="Arial"/>
                <w:color w:val="000000"/>
                <w:sz w:val="18"/>
              </w:rPr>
              <w:t>0</w:t>
            </w:r>
            <w:r>
              <w:rPr>
                <w:rFonts w:ascii="Arial" w:eastAsia="宋体" w:hAnsi="Arial" w:cs="Arial"/>
                <w:color w:val="000000"/>
                <w:sz w:val="18"/>
              </w:rPr>
              <w:t xml:space="preserve"> MHz</w:t>
            </w:r>
          </w:p>
        </w:tc>
        <w:tc>
          <w:tcPr>
            <w:tcW w:w="1134" w:type="dxa"/>
            <w:tcBorders>
              <w:top w:val="single" w:sz="4" w:space="0" w:color="auto"/>
              <w:left w:val="single" w:sz="4" w:space="0" w:color="auto"/>
              <w:bottom w:val="single" w:sz="4" w:space="0" w:color="auto"/>
              <w:right w:val="nil"/>
            </w:tcBorders>
          </w:tcPr>
          <w:p w14:paraId="78FCEFEE" w14:textId="77777777" w:rsidR="00FA1E66" w:rsidRDefault="00FA1E66" w:rsidP="001471C7">
            <w:pPr>
              <w:keepNext/>
              <w:keepLines/>
              <w:jc w:val="right"/>
              <w:rPr>
                <w:rFonts w:ascii="Arial" w:hAnsi="Arial" w:cs="Arial"/>
                <w:sz w:val="18"/>
              </w:rPr>
            </w:pPr>
            <w:r w:rsidRPr="005A732E">
              <w:rPr>
                <w:rFonts w:ascii="Arial" w:eastAsia="宋体" w:hAnsi="Arial" w:cs="Arial"/>
                <w:color w:val="000000"/>
                <w:sz w:val="18"/>
              </w:rPr>
              <w:t>2</w:t>
            </w:r>
            <w:r>
              <w:rPr>
                <w:rFonts w:ascii="Arial" w:eastAsia="宋体" w:hAnsi="Arial" w:cs="Arial"/>
                <w:color w:val="000000"/>
                <w:sz w:val="18"/>
              </w:rPr>
              <w:t>110 MHz</w:t>
            </w:r>
          </w:p>
        </w:tc>
        <w:tc>
          <w:tcPr>
            <w:tcW w:w="426" w:type="dxa"/>
            <w:tcBorders>
              <w:top w:val="single" w:sz="4" w:space="0" w:color="auto"/>
              <w:left w:val="nil"/>
              <w:bottom w:val="single" w:sz="4" w:space="0" w:color="auto"/>
              <w:right w:val="nil"/>
            </w:tcBorders>
          </w:tcPr>
          <w:p w14:paraId="1A8D737A" w14:textId="77777777" w:rsidR="00FA1E66" w:rsidRDefault="00FA1E66" w:rsidP="001471C7">
            <w:pPr>
              <w:keepNext/>
              <w:keepLines/>
              <w:jc w:val="center"/>
              <w:rPr>
                <w:rFonts w:ascii="Arial" w:hAnsi="Arial" w:cs="Arial"/>
                <w:sz w:val="18"/>
              </w:rPr>
            </w:pPr>
            <w:r>
              <w:rPr>
                <w:rFonts w:ascii="Arial" w:hAnsi="Arial" w:cs="Arial"/>
                <w:color w:val="000000"/>
                <w:sz w:val="18"/>
              </w:rPr>
              <w:t>–</w:t>
            </w:r>
          </w:p>
        </w:tc>
        <w:tc>
          <w:tcPr>
            <w:tcW w:w="1134" w:type="dxa"/>
            <w:tcBorders>
              <w:top w:val="single" w:sz="4" w:space="0" w:color="auto"/>
              <w:left w:val="nil"/>
              <w:bottom w:val="single" w:sz="4" w:space="0" w:color="auto"/>
              <w:right w:val="single" w:sz="4" w:space="0" w:color="auto"/>
            </w:tcBorders>
          </w:tcPr>
          <w:p w14:paraId="3F93C618" w14:textId="77777777" w:rsidR="00FA1E66" w:rsidRDefault="00FA1E66" w:rsidP="001471C7">
            <w:pPr>
              <w:keepNext/>
              <w:keepLines/>
              <w:rPr>
                <w:rFonts w:ascii="Arial" w:hAnsi="Arial" w:cs="Arial"/>
                <w:sz w:val="18"/>
              </w:rPr>
            </w:pPr>
            <w:r w:rsidRPr="00156FE6">
              <w:rPr>
                <w:rFonts w:ascii="Arial" w:eastAsia="宋体" w:hAnsi="Arial" w:cs="Arial"/>
                <w:color w:val="000000"/>
                <w:sz w:val="18"/>
              </w:rPr>
              <w:t>2</w:t>
            </w:r>
            <w:r>
              <w:rPr>
                <w:rFonts w:ascii="Arial" w:eastAsia="宋体" w:hAnsi="Arial" w:cs="Arial"/>
                <w:color w:val="000000"/>
                <w:sz w:val="18"/>
              </w:rPr>
              <w:t>200 MHz</w:t>
            </w:r>
          </w:p>
        </w:tc>
        <w:tc>
          <w:tcPr>
            <w:tcW w:w="1752" w:type="dxa"/>
            <w:tcBorders>
              <w:top w:val="single" w:sz="4" w:space="0" w:color="auto"/>
              <w:left w:val="single" w:sz="4" w:space="0" w:color="auto"/>
              <w:bottom w:val="single" w:sz="4" w:space="0" w:color="auto"/>
              <w:right w:val="single" w:sz="4" w:space="0" w:color="auto"/>
            </w:tcBorders>
            <w:vAlign w:val="center"/>
          </w:tcPr>
          <w:p w14:paraId="23235818" w14:textId="77777777" w:rsidR="00FA1E66" w:rsidRDefault="00FA1E66" w:rsidP="001471C7">
            <w:pPr>
              <w:keepNext/>
              <w:keepLines/>
              <w:jc w:val="center"/>
              <w:rPr>
                <w:rFonts w:ascii="Arial" w:hAnsi="Arial" w:cs="Arial"/>
                <w:sz w:val="18"/>
              </w:rPr>
            </w:pPr>
            <w:r>
              <w:rPr>
                <w:rFonts w:ascii="Arial" w:hAnsi="Arial" w:cs="Arial"/>
                <w:sz w:val="18"/>
              </w:rPr>
              <w:t>F</w:t>
            </w:r>
            <w:r>
              <w:rPr>
                <w:rFonts w:ascii="Arial" w:hAnsi="Arial" w:cs="Arial" w:hint="eastAsia"/>
                <w:sz w:val="18"/>
              </w:rPr>
              <w:t>DD</w:t>
            </w:r>
          </w:p>
        </w:tc>
      </w:tr>
      <w:tr w:rsidR="00FA1E66" w14:paraId="2BD7DE9C" w14:textId="77777777" w:rsidTr="001471C7">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33813282" w14:textId="77777777" w:rsidR="00FA1E66" w:rsidRDefault="00FA1E66" w:rsidP="001471C7">
            <w:pPr>
              <w:keepNext/>
              <w:keepLines/>
              <w:jc w:val="center"/>
              <w:rPr>
                <w:rFonts w:ascii="Arial" w:eastAsia="宋体" w:hAnsi="Arial" w:cs="Arial"/>
                <w:sz w:val="18"/>
              </w:rPr>
            </w:pPr>
            <w:r>
              <w:rPr>
                <w:rFonts w:ascii="Arial" w:eastAsia="宋体" w:hAnsi="Arial" w:cs="Arial" w:hint="eastAsia"/>
                <w:sz w:val="18"/>
              </w:rPr>
              <w:t>n</w:t>
            </w:r>
            <w:r>
              <w:rPr>
                <w:rFonts w:ascii="Arial" w:eastAsia="宋体" w:hAnsi="Arial" w:cs="Arial"/>
                <w:sz w:val="18"/>
              </w:rPr>
              <w:t>85</w:t>
            </w:r>
          </w:p>
        </w:tc>
        <w:tc>
          <w:tcPr>
            <w:tcW w:w="1088" w:type="dxa"/>
            <w:tcBorders>
              <w:top w:val="single" w:sz="4" w:space="0" w:color="auto"/>
              <w:left w:val="single" w:sz="4" w:space="0" w:color="auto"/>
              <w:bottom w:val="single" w:sz="4" w:space="0" w:color="auto"/>
              <w:right w:val="nil"/>
            </w:tcBorders>
            <w:vAlign w:val="center"/>
          </w:tcPr>
          <w:p w14:paraId="7E7B6F7A" w14:textId="77777777" w:rsidR="00FA1E66" w:rsidRDefault="00FA1E66" w:rsidP="001471C7">
            <w:pPr>
              <w:keepNext/>
              <w:keepLines/>
              <w:jc w:val="right"/>
              <w:rPr>
                <w:rFonts w:ascii="Arial" w:hAnsi="Arial" w:cs="Arial"/>
                <w:sz w:val="18"/>
              </w:rPr>
            </w:pPr>
            <w:r>
              <w:rPr>
                <w:rFonts w:ascii="Arial" w:hAnsi="Arial" w:cs="Arial"/>
                <w:sz w:val="18"/>
              </w:rPr>
              <w:t>698MHz</w:t>
            </w:r>
          </w:p>
        </w:tc>
        <w:tc>
          <w:tcPr>
            <w:tcW w:w="295" w:type="dxa"/>
            <w:tcBorders>
              <w:top w:val="single" w:sz="4" w:space="0" w:color="auto"/>
              <w:left w:val="nil"/>
              <w:bottom w:val="single" w:sz="4" w:space="0" w:color="auto"/>
              <w:right w:val="nil"/>
            </w:tcBorders>
            <w:vAlign w:val="center"/>
          </w:tcPr>
          <w:p w14:paraId="60709BBF" w14:textId="77777777" w:rsidR="00FA1E66" w:rsidRDefault="00FA1E66" w:rsidP="001471C7">
            <w:pPr>
              <w:keepNext/>
              <w:keepLines/>
              <w:jc w:val="center"/>
              <w:rPr>
                <w:rFonts w:ascii="Arial" w:eastAsia="宋体" w:hAnsi="Arial"/>
                <w:sz w:val="18"/>
              </w:rPr>
            </w:pPr>
            <w:r>
              <w:rPr>
                <w:rFonts w:ascii="Arial" w:hAnsi="Arial"/>
                <w:sz w:val="18"/>
              </w:rPr>
              <w:t>–</w:t>
            </w:r>
          </w:p>
        </w:tc>
        <w:tc>
          <w:tcPr>
            <w:tcW w:w="1306" w:type="dxa"/>
            <w:tcBorders>
              <w:top w:val="single" w:sz="4" w:space="0" w:color="auto"/>
              <w:left w:val="nil"/>
              <w:bottom w:val="single" w:sz="4" w:space="0" w:color="auto"/>
              <w:right w:val="single" w:sz="4" w:space="0" w:color="auto"/>
            </w:tcBorders>
            <w:vAlign w:val="center"/>
          </w:tcPr>
          <w:p w14:paraId="5B13D51D" w14:textId="77777777" w:rsidR="00FA1E66" w:rsidRDefault="00FA1E66" w:rsidP="001471C7">
            <w:pPr>
              <w:keepNext/>
              <w:keepLines/>
              <w:rPr>
                <w:rFonts w:ascii="Arial" w:hAnsi="Arial" w:cs="Arial"/>
                <w:sz w:val="18"/>
              </w:rPr>
            </w:pPr>
            <w:r>
              <w:rPr>
                <w:rFonts w:ascii="Arial" w:hAnsi="Arial" w:cs="Arial"/>
                <w:sz w:val="18"/>
              </w:rPr>
              <w:t>716</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vAlign w:val="center"/>
          </w:tcPr>
          <w:p w14:paraId="22E39480" w14:textId="77777777" w:rsidR="00FA1E66" w:rsidRDefault="00FA1E66" w:rsidP="001471C7">
            <w:pPr>
              <w:keepNext/>
              <w:keepLines/>
              <w:jc w:val="right"/>
              <w:rPr>
                <w:rFonts w:ascii="Arial" w:hAnsi="Arial" w:cs="Arial"/>
                <w:sz w:val="18"/>
              </w:rPr>
            </w:pPr>
            <w:r>
              <w:rPr>
                <w:rFonts w:ascii="Arial" w:hAnsi="Arial" w:cs="Arial"/>
                <w:sz w:val="18"/>
              </w:rPr>
              <w:t>728</w:t>
            </w:r>
            <w:r>
              <w:rPr>
                <w:rFonts w:ascii="Arial" w:hAnsi="Arial" w:cs="Arial" w:hint="eastAsia"/>
                <w:sz w:val="18"/>
              </w:rPr>
              <w:t>MHz</w:t>
            </w:r>
          </w:p>
        </w:tc>
        <w:tc>
          <w:tcPr>
            <w:tcW w:w="426" w:type="dxa"/>
            <w:tcBorders>
              <w:top w:val="single" w:sz="4" w:space="0" w:color="auto"/>
              <w:left w:val="nil"/>
              <w:bottom w:val="single" w:sz="4" w:space="0" w:color="auto"/>
              <w:right w:val="nil"/>
            </w:tcBorders>
            <w:vAlign w:val="center"/>
          </w:tcPr>
          <w:p w14:paraId="0FC4B99C" w14:textId="77777777" w:rsidR="00FA1E66" w:rsidRDefault="00FA1E66" w:rsidP="001471C7">
            <w:pPr>
              <w:keepNext/>
              <w:keepLines/>
              <w:jc w:val="center"/>
              <w:rPr>
                <w:rFonts w:ascii="Arial" w:hAnsi="Arial"/>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vAlign w:val="center"/>
          </w:tcPr>
          <w:p w14:paraId="0911579D" w14:textId="77777777" w:rsidR="00FA1E66" w:rsidRDefault="00FA1E66" w:rsidP="001471C7">
            <w:pPr>
              <w:keepNext/>
              <w:keepLines/>
              <w:rPr>
                <w:rFonts w:ascii="Arial" w:hAnsi="Arial" w:cs="Arial"/>
                <w:sz w:val="18"/>
              </w:rPr>
            </w:pPr>
            <w:r>
              <w:rPr>
                <w:rFonts w:ascii="Arial" w:hAnsi="Arial" w:cs="Arial"/>
                <w:sz w:val="18"/>
              </w:rPr>
              <w:t xml:space="preserve">746 </w:t>
            </w:r>
            <w:r>
              <w:rPr>
                <w:rFonts w:ascii="Arial" w:hAnsi="Arial" w:cs="Arial" w:hint="eastAsia"/>
                <w:sz w:val="18"/>
              </w:rPr>
              <w:t>MH</w:t>
            </w:r>
            <w:r>
              <w:rPr>
                <w:rFonts w:ascii="Arial" w:hAnsi="Arial" w:cs="Arial"/>
                <w:sz w:val="18"/>
              </w:rPr>
              <w:t>z</w:t>
            </w:r>
          </w:p>
        </w:tc>
        <w:tc>
          <w:tcPr>
            <w:tcW w:w="1752" w:type="dxa"/>
            <w:tcBorders>
              <w:top w:val="single" w:sz="4" w:space="0" w:color="auto"/>
              <w:left w:val="single" w:sz="4" w:space="0" w:color="auto"/>
              <w:bottom w:val="single" w:sz="4" w:space="0" w:color="auto"/>
              <w:right w:val="single" w:sz="4" w:space="0" w:color="auto"/>
            </w:tcBorders>
            <w:vAlign w:val="center"/>
          </w:tcPr>
          <w:p w14:paraId="795ACF83" w14:textId="77777777" w:rsidR="00FA1E66" w:rsidRDefault="00FA1E66" w:rsidP="001471C7">
            <w:pPr>
              <w:keepNext/>
              <w:keepLines/>
              <w:jc w:val="center"/>
              <w:rPr>
                <w:rFonts w:ascii="Arial" w:hAnsi="Arial" w:cs="Arial"/>
                <w:sz w:val="18"/>
              </w:rPr>
            </w:pPr>
            <w:r>
              <w:rPr>
                <w:rFonts w:ascii="Arial" w:hAnsi="Arial" w:cs="Arial"/>
                <w:sz w:val="18"/>
              </w:rPr>
              <w:t>F</w:t>
            </w:r>
            <w:r>
              <w:rPr>
                <w:rFonts w:ascii="Arial" w:hAnsi="Arial" w:cs="Arial" w:hint="eastAsia"/>
                <w:sz w:val="18"/>
              </w:rPr>
              <w:t>DD</w:t>
            </w:r>
          </w:p>
        </w:tc>
      </w:tr>
    </w:tbl>
    <w:p w14:paraId="1383D0A1" w14:textId="4C6A0538" w:rsidR="00FA1E66" w:rsidRDefault="00FA1E66" w:rsidP="00FA1E66">
      <w:pPr>
        <w:pStyle w:val="41"/>
      </w:pPr>
      <w:bookmarkStart w:id="557" w:name="_Toc129108894"/>
      <w:bookmarkStart w:id="558" w:name="_Toc136288495"/>
      <w:r>
        <w:rPr>
          <w:rFonts w:hint="eastAsia"/>
        </w:rPr>
        <w:t>5.</w:t>
      </w:r>
      <w:r>
        <w:t>53</w:t>
      </w:r>
      <w:r>
        <w:rPr>
          <w:rFonts w:hint="eastAsia"/>
        </w:rPr>
        <w:t>.</w:t>
      </w:r>
      <w:r>
        <w:t>1.2</w:t>
      </w:r>
      <w:r>
        <w:tab/>
        <w:t xml:space="preserve">Channel bandwidths per operating band for </w:t>
      </w:r>
      <w:r>
        <w:rPr>
          <w:rFonts w:hint="eastAsia"/>
        </w:rPr>
        <w:t>CA</w:t>
      </w:r>
      <w:bookmarkEnd w:id="557"/>
      <w:bookmarkEnd w:id="558"/>
    </w:p>
    <w:p w14:paraId="42E76EAE" w14:textId="6BAF6408" w:rsidR="00FA1E66" w:rsidRDefault="00FA1E66" w:rsidP="00FA1E66">
      <w:pPr>
        <w:pStyle w:val="TH"/>
        <w:rPr>
          <w:rFonts w:cs="Arial"/>
        </w:rPr>
      </w:pPr>
      <w:r>
        <w:rPr>
          <w:rFonts w:cs="Arial"/>
        </w:rPr>
        <w:t>Table 5.53.1.2-1: Supported bandwidths per CA band combination of band n41+n66+n85</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FA1E66" w14:paraId="398ED174" w14:textId="77777777" w:rsidTr="001471C7">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438DD9E9" w14:textId="77777777" w:rsidR="00FA1E66" w:rsidRDefault="00FA1E66" w:rsidP="001471C7">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33ED8B2C" w14:textId="77777777" w:rsidR="00FA1E66" w:rsidRDefault="00FA1E66" w:rsidP="001471C7">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3B00F46C" w14:textId="77777777" w:rsidR="00FA1E66" w:rsidRDefault="00FA1E66" w:rsidP="001471C7">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EAD9A1E" w14:textId="77777777" w:rsidR="00FA1E66" w:rsidRDefault="00FA1E66" w:rsidP="001471C7">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54FE444B" w14:textId="77777777" w:rsidR="00FA1E66" w:rsidRDefault="00FA1E66" w:rsidP="001471C7">
            <w:pPr>
              <w:pStyle w:val="TAH"/>
              <w:overflowPunct w:val="0"/>
              <w:autoSpaceDE w:val="0"/>
              <w:autoSpaceDN w:val="0"/>
              <w:adjustRightInd w:val="0"/>
              <w:rPr>
                <w:lang w:eastAsia="zh-CN"/>
              </w:rPr>
            </w:pPr>
            <w:r>
              <w:t>Bandwidth combination set</w:t>
            </w:r>
          </w:p>
        </w:tc>
      </w:tr>
      <w:tr w:rsidR="00FA1E66" w14:paraId="77B15A13" w14:textId="77777777" w:rsidTr="001471C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0631AC" w14:textId="77777777" w:rsidR="00FA1E66" w:rsidRDefault="00FA1E66" w:rsidP="001471C7">
            <w:pPr>
              <w:pStyle w:val="TAC"/>
              <w:rPr>
                <w:rFonts w:eastAsia="宋体"/>
                <w:lang w:eastAsia="zh-CN"/>
              </w:rPr>
            </w:pPr>
            <w:r w:rsidRPr="00C8045A">
              <w:rPr>
                <w:rFonts w:eastAsia="宋体"/>
                <w:lang w:eastAsia="zh-CN"/>
              </w:rPr>
              <w:t>CA_n</w:t>
            </w:r>
            <w:r>
              <w:rPr>
                <w:rFonts w:eastAsia="宋体"/>
                <w:lang w:eastAsia="zh-CN"/>
              </w:rPr>
              <w:t>41</w:t>
            </w:r>
            <w:r w:rsidRPr="00C8045A">
              <w:rPr>
                <w:rFonts w:eastAsia="宋体"/>
                <w:lang w:eastAsia="zh-CN"/>
              </w:rPr>
              <w:t>A-n</w:t>
            </w:r>
            <w:r>
              <w:rPr>
                <w:rFonts w:eastAsia="宋体"/>
                <w:lang w:eastAsia="zh-CN"/>
              </w:rPr>
              <w:t>66</w:t>
            </w:r>
            <w:r w:rsidRPr="00C8045A">
              <w:rPr>
                <w:rFonts w:eastAsia="宋体"/>
                <w:lang w:eastAsia="zh-CN"/>
              </w:rPr>
              <w:t>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AC67DC" w14:textId="77777777" w:rsidR="00FA1E66" w:rsidRDefault="00FA1E66" w:rsidP="001471C7">
            <w:pPr>
              <w:pStyle w:val="TAC"/>
              <w:rPr>
                <w:lang w:val="sv-SE"/>
              </w:rPr>
            </w:pPr>
            <w:r>
              <w:rPr>
                <w:rFonts w:hint="eastAsia"/>
                <w:lang w:eastAsia="zh-CN"/>
              </w:rPr>
              <w:t>CA</w:t>
            </w:r>
            <w:r>
              <w:t>_</w:t>
            </w:r>
            <w:r>
              <w:rPr>
                <w:rFonts w:hint="eastAsia"/>
                <w:lang w:eastAsia="zh-CN"/>
              </w:rPr>
              <w:t>n41</w:t>
            </w:r>
            <w:r>
              <w:rPr>
                <w:lang w:val="sv-SE"/>
              </w:rPr>
              <w:t>A-</w:t>
            </w:r>
            <w:r>
              <w:rPr>
                <w:rFonts w:hint="eastAsia"/>
                <w:lang w:eastAsia="zh-CN"/>
              </w:rPr>
              <w:t>n</w:t>
            </w:r>
            <w:r>
              <w:rPr>
                <w:lang w:eastAsia="zh-CN"/>
              </w:rPr>
              <w:t>66</w:t>
            </w:r>
            <w:r>
              <w:rPr>
                <w:lang w:val="sv-SE"/>
              </w:rPr>
              <w:t>A</w:t>
            </w:r>
          </w:p>
          <w:p w14:paraId="08190445" w14:textId="77777777" w:rsidR="00FA1E66" w:rsidRDefault="00FA1E66" w:rsidP="001471C7">
            <w:pPr>
              <w:pStyle w:val="TAC"/>
              <w:rPr>
                <w:lang w:val="sv-SE"/>
              </w:rPr>
            </w:pPr>
            <w:r>
              <w:rPr>
                <w:rFonts w:hint="eastAsia"/>
                <w:lang w:eastAsia="zh-CN"/>
              </w:rPr>
              <w:t>CA</w:t>
            </w:r>
            <w:r>
              <w:t>_</w:t>
            </w:r>
            <w:r>
              <w:rPr>
                <w:rFonts w:hint="eastAsia"/>
                <w:lang w:eastAsia="zh-CN"/>
              </w:rPr>
              <w:t>n41</w:t>
            </w:r>
            <w:r>
              <w:rPr>
                <w:lang w:val="sv-SE"/>
              </w:rPr>
              <w:t>A-</w:t>
            </w:r>
            <w:r>
              <w:rPr>
                <w:rFonts w:hint="eastAsia"/>
                <w:lang w:eastAsia="zh-CN"/>
              </w:rPr>
              <w:t>n85</w:t>
            </w:r>
            <w:r>
              <w:rPr>
                <w:lang w:val="sv-SE"/>
              </w:rPr>
              <w:t>A</w:t>
            </w:r>
          </w:p>
          <w:p w14:paraId="42C57806" w14:textId="77777777" w:rsidR="00FA1E66" w:rsidRDefault="00FA1E66" w:rsidP="001471C7">
            <w:pPr>
              <w:pStyle w:val="TAC"/>
              <w:rPr>
                <w:rFonts w:eastAsia="宋体"/>
                <w:lang w:eastAsia="zh-CN"/>
              </w:rPr>
            </w:pPr>
            <w:r>
              <w:rPr>
                <w:rFonts w:hint="eastAsia"/>
                <w:lang w:eastAsia="zh-CN"/>
              </w:rPr>
              <w:t>CA</w:t>
            </w:r>
            <w:r>
              <w:t>_</w:t>
            </w:r>
            <w:r>
              <w:rPr>
                <w:rFonts w:hint="eastAsia"/>
                <w:lang w:eastAsia="zh-CN"/>
              </w:rPr>
              <w:t>n66</w:t>
            </w:r>
            <w:r>
              <w:rPr>
                <w:lang w:val="sv-SE"/>
              </w:rPr>
              <w:t>A-</w:t>
            </w:r>
            <w:r>
              <w:rPr>
                <w:rFonts w:hint="eastAsia"/>
                <w:lang w:eastAsia="zh-CN"/>
              </w:rPr>
              <w:t>n85</w:t>
            </w:r>
            <w:r>
              <w:rPr>
                <w:lang w:val="sv-SE"/>
              </w:rPr>
              <w:t>A</w:t>
            </w:r>
          </w:p>
        </w:tc>
        <w:tc>
          <w:tcPr>
            <w:tcW w:w="730" w:type="dxa"/>
            <w:tcBorders>
              <w:left w:val="single" w:sz="4" w:space="0" w:color="auto"/>
              <w:right w:val="single" w:sz="4" w:space="0" w:color="auto"/>
            </w:tcBorders>
            <w:vAlign w:val="center"/>
          </w:tcPr>
          <w:p w14:paraId="2C9A576C" w14:textId="77777777" w:rsidR="00FA1E66" w:rsidRDefault="00FA1E66" w:rsidP="001471C7">
            <w:pPr>
              <w:pStyle w:val="TAC"/>
              <w:rPr>
                <w:lang w:eastAsia="zh-CN"/>
              </w:rPr>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8188A86" w14:textId="77777777" w:rsidR="00FA1E66" w:rsidRDefault="00FA1E66" w:rsidP="001471C7">
            <w:pPr>
              <w:pStyle w:val="TAC"/>
            </w:pPr>
            <w:r>
              <w:rPr>
                <w:rFonts w:cs="Arial"/>
                <w:color w:val="000000"/>
                <w:szCs w:val="18"/>
              </w:rPr>
              <w:t xml:space="preserve">n41 channel bandwidths in Table 5.3.5-1 </w:t>
            </w:r>
          </w:p>
        </w:tc>
        <w:tc>
          <w:tcPr>
            <w:tcW w:w="1360" w:type="dxa"/>
            <w:tcBorders>
              <w:left w:val="single" w:sz="4" w:space="0" w:color="auto"/>
              <w:bottom w:val="nil"/>
              <w:right w:val="single" w:sz="4" w:space="0" w:color="auto"/>
            </w:tcBorders>
            <w:shd w:val="clear" w:color="auto" w:fill="auto"/>
            <w:vAlign w:val="center"/>
          </w:tcPr>
          <w:p w14:paraId="20870AAD" w14:textId="77777777" w:rsidR="00FA1E66" w:rsidRDefault="00FA1E66" w:rsidP="001471C7">
            <w:pPr>
              <w:pStyle w:val="TAC"/>
              <w:rPr>
                <w:lang w:eastAsia="zh-CN"/>
              </w:rPr>
            </w:pPr>
            <w:r>
              <w:rPr>
                <w:lang w:eastAsia="zh-CN"/>
              </w:rPr>
              <w:t>4 and 5</w:t>
            </w:r>
          </w:p>
        </w:tc>
      </w:tr>
      <w:tr w:rsidR="00FA1E66" w14:paraId="6A77BAAE" w14:textId="77777777" w:rsidTr="001471C7">
        <w:trPr>
          <w:trHeight w:val="187"/>
        </w:trPr>
        <w:tc>
          <w:tcPr>
            <w:tcW w:w="1983" w:type="dxa"/>
            <w:tcBorders>
              <w:top w:val="nil"/>
              <w:left w:val="single" w:sz="4" w:space="0" w:color="auto"/>
              <w:bottom w:val="nil"/>
              <w:right w:val="single" w:sz="4" w:space="0" w:color="auto"/>
            </w:tcBorders>
            <w:shd w:val="clear" w:color="auto" w:fill="auto"/>
            <w:vAlign w:val="center"/>
          </w:tcPr>
          <w:p w14:paraId="69D972D3" w14:textId="77777777" w:rsidR="00FA1E66" w:rsidRDefault="00FA1E66" w:rsidP="001471C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6170675" w14:textId="77777777" w:rsidR="00FA1E66" w:rsidRDefault="00FA1E66" w:rsidP="001471C7">
            <w:pPr>
              <w:pStyle w:val="TAC"/>
              <w:rPr>
                <w:lang w:eastAsia="zh-CN"/>
              </w:rPr>
            </w:pPr>
          </w:p>
        </w:tc>
        <w:tc>
          <w:tcPr>
            <w:tcW w:w="730" w:type="dxa"/>
            <w:tcBorders>
              <w:left w:val="single" w:sz="4" w:space="0" w:color="auto"/>
              <w:right w:val="single" w:sz="4" w:space="0" w:color="auto"/>
            </w:tcBorders>
            <w:vAlign w:val="center"/>
          </w:tcPr>
          <w:p w14:paraId="4C5F8F5E" w14:textId="77777777" w:rsidR="00FA1E66" w:rsidRDefault="00FA1E66" w:rsidP="001471C7">
            <w:pPr>
              <w:pStyle w:val="TAC"/>
              <w:rPr>
                <w:lang w:eastAsia="zh-CN"/>
              </w:rPr>
            </w:pPr>
            <w:r>
              <w:rPr>
                <w:rFonts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90BF353" w14:textId="77777777" w:rsidR="00FA1E66" w:rsidRDefault="00FA1E66" w:rsidP="001471C7">
            <w:pPr>
              <w:pStyle w:val="TAC"/>
            </w:pPr>
            <w:r>
              <w:rPr>
                <w:rFonts w:cs="Arial"/>
                <w:color w:val="000000"/>
                <w:szCs w:val="18"/>
              </w:rPr>
              <w:t xml:space="preserve">n66 channel bandwidths in Table 5.3.5-1 </w:t>
            </w:r>
          </w:p>
        </w:tc>
        <w:tc>
          <w:tcPr>
            <w:tcW w:w="1360" w:type="dxa"/>
            <w:tcBorders>
              <w:top w:val="nil"/>
              <w:left w:val="single" w:sz="4" w:space="0" w:color="auto"/>
              <w:bottom w:val="nil"/>
              <w:right w:val="single" w:sz="4" w:space="0" w:color="auto"/>
            </w:tcBorders>
            <w:shd w:val="clear" w:color="auto" w:fill="auto"/>
            <w:vAlign w:val="center"/>
          </w:tcPr>
          <w:p w14:paraId="2A827964" w14:textId="77777777" w:rsidR="00FA1E66" w:rsidRDefault="00FA1E66" w:rsidP="001471C7">
            <w:pPr>
              <w:pStyle w:val="TAC"/>
              <w:rPr>
                <w:lang w:eastAsia="zh-CN"/>
              </w:rPr>
            </w:pPr>
          </w:p>
        </w:tc>
      </w:tr>
      <w:tr w:rsidR="00FA1E66" w14:paraId="721AAD76" w14:textId="77777777" w:rsidTr="001471C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419EBF" w14:textId="77777777" w:rsidR="00FA1E66" w:rsidRDefault="00FA1E66" w:rsidP="001471C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73D0B2" w14:textId="77777777" w:rsidR="00FA1E66" w:rsidRDefault="00FA1E66" w:rsidP="001471C7">
            <w:pPr>
              <w:pStyle w:val="TAC"/>
              <w:rPr>
                <w:lang w:eastAsia="zh-CN"/>
              </w:rPr>
            </w:pPr>
          </w:p>
        </w:tc>
        <w:tc>
          <w:tcPr>
            <w:tcW w:w="730" w:type="dxa"/>
            <w:tcBorders>
              <w:left w:val="single" w:sz="4" w:space="0" w:color="auto"/>
              <w:right w:val="single" w:sz="4" w:space="0" w:color="auto"/>
            </w:tcBorders>
            <w:vAlign w:val="center"/>
          </w:tcPr>
          <w:p w14:paraId="2419DED5" w14:textId="77777777" w:rsidR="00FA1E66" w:rsidRDefault="00FA1E66" w:rsidP="001471C7">
            <w:pPr>
              <w:pStyle w:val="TAC"/>
              <w:rPr>
                <w:lang w:eastAsia="zh-CN"/>
              </w:rPr>
            </w:pPr>
            <w:r>
              <w:rPr>
                <w:rFonts w:hint="eastAsia"/>
                <w:lang w:eastAsia="zh-CN"/>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0F8664A1" w14:textId="77777777" w:rsidR="00FA1E66" w:rsidRPr="00350EBB" w:rsidRDefault="00FA1E66" w:rsidP="001471C7">
            <w:pPr>
              <w:pStyle w:val="TAC"/>
              <w:rPr>
                <w:rFonts w:eastAsia="宋体"/>
                <w:lang w:eastAsia="zh-CN" w:bidi="ar"/>
              </w:rPr>
            </w:pPr>
            <w:r>
              <w:rPr>
                <w:rFonts w:cs="Arial"/>
                <w:color w:val="000000"/>
                <w:szCs w:val="18"/>
              </w:rPr>
              <w:t xml:space="preserve">n85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CF2066" w14:textId="77777777" w:rsidR="00FA1E66" w:rsidRDefault="00FA1E66" w:rsidP="001471C7">
            <w:pPr>
              <w:pStyle w:val="TAC"/>
              <w:rPr>
                <w:lang w:eastAsia="zh-CN"/>
              </w:rPr>
            </w:pPr>
          </w:p>
        </w:tc>
      </w:tr>
    </w:tbl>
    <w:p w14:paraId="047D81DB" w14:textId="77777777" w:rsidR="00FA1E66" w:rsidRDefault="00FA1E66" w:rsidP="00FA1E66">
      <w:pPr>
        <w:rPr>
          <w:rFonts w:ascii="Arial" w:hAnsi="Arial" w:cs="Arial"/>
          <w:color w:val="0000FF"/>
          <w:sz w:val="32"/>
          <w:szCs w:val="32"/>
          <w:lang w:eastAsia="ja-JP"/>
        </w:rPr>
      </w:pPr>
    </w:p>
    <w:p w14:paraId="5DEB56F2" w14:textId="4CACB420" w:rsidR="00FA1E66" w:rsidRDefault="00FA1E66" w:rsidP="00FA1E66">
      <w:pPr>
        <w:pStyle w:val="41"/>
      </w:pPr>
      <w:bookmarkStart w:id="559" w:name="_Toc129108895"/>
      <w:bookmarkStart w:id="560" w:name="_Toc136288496"/>
      <w:r>
        <w:rPr>
          <w:rFonts w:hint="eastAsia"/>
        </w:rPr>
        <w:t>5.</w:t>
      </w:r>
      <w:r>
        <w:t>53</w:t>
      </w:r>
      <w:r>
        <w:rPr>
          <w:rFonts w:hint="eastAsia"/>
        </w:rPr>
        <w:t>.1.3</w:t>
      </w:r>
      <w:r>
        <w:tab/>
      </w:r>
      <w:r w:rsidRPr="00AC4AB0">
        <w:t>∆T</w:t>
      </w:r>
      <w:r w:rsidRPr="00C33313">
        <w:rPr>
          <w:vertAlign w:val="subscript"/>
        </w:rPr>
        <w:t>IB</w:t>
      </w:r>
      <w:r w:rsidRPr="00C33313">
        <w:rPr>
          <w:rFonts w:hint="eastAsia"/>
          <w:vertAlign w:val="subscript"/>
        </w:rPr>
        <w:t>,c</w:t>
      </w:r>
      <w:r w:rsidRPr="00AC4AB0">
        <w:t xml:space="preserve"> and ∆R</w:t>
      </w:r>
      <w:r w:rsidRPr="00C33313">
        <w:rPr>
          <w:vertAlign w:val="subscript"/>
        </w:rPr>
        <w:t>IB</w:t>
      </w:r>
      <w:r w:rsidRPr="00C33313">
        <w:rPr>
          <w:rFonts w:hint="eastAsia"/>
          <w:vertAlign w:val="subscript"/>
        </w:rPr>
        <w:t>,c</w:t>
      </w:r>
      <w:r w:rsidRPr="00AC4AB0">
        <w:t xml:space="preserve"> values</w:t>
      </w:r>
      <w:bookmarkEnd w:id="559"/>
      <w:bookmarkEnd w:id="560"/>
    </w:p>
    <w:p w14:paraId="28735815" w14:textId="77777777" w:rsidR="00FA1E66" w:rsidRDefault="00FA1E66" w:rsidP="00FA1E66">
      <w:r>
        <w:t xml:space="preserve">For </w:t>
      </w:r>
      <w:r w:rsidRPr="00C8045A">
        <w:rPr>
          <w:rFonts w:eastAsia="宋体"/>
          <w:lang w:eastAsia="zh-CN"/>
        </w:rPr>
        <w:t>CA_n</w:t>
      </w:r>
      <w:r>
        <w:rPr>
          <w:rFonts w:eastAsia="宋体"/>
          <w:lang w:eastAsia="zh-CN"/>
        </w:rPr>
        <w:t>41</w:t>
      </w:r>
      <w:r w:rsidRPr="00C8045A">
        <w:rPr>
          <w:rFonts w:eastAsia="宋体"/>
          <w:lang w:eastAsia="zh-CN"/>
        </w:rPr>
        <w:t>-n</w:t>
      </w:r>
      <w:r>
        <w:rPr>
          <w:rFonts w:eastAsia="宋体"/>
          <w:lang w:eastAsia="zh-CN"/>
        </w:rPr>
        <w:t>66</w:t>
      </w:r>
      <w:r w:rsidRPr="00C8045A">
        <w:rPr>
          <w:rFonts w:eastAsia="宋体"/>
          <w:lang w:eastAsia="zh-CN"/>
        </w:rPr>
        <w:t>-n85</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9516D7">
        <w:rPr>
          <w:lang w:eastAsia="fi-FI"/>
        </w:rPr>
        <w:t xml:space="preserve">DC_12A-66A_n41A </w:t>
      </w:r>
      <w:r>
        <w:t>and are given in the tables below.</w:t>
      </w:r>
    </w:p>
    <w:p w14:paraId="6C06F31F" w14:textId="0F01F6BB" w:rsidR="00FA1E66" w:rsidRDefault="00FA1E66" w:rsidP="00FA1E66">
      <w:pPr>
        <w:pStyle w:val="TH"/>
        <w:rPr>
          <w:rFonts w:cs="Arial"/>
        </w:rPr>
      </w:pPr>
      <w:r>
        <w:rPr>
          <w:rFonts w:cs="Arial"/>
        </w:rPr>
        <w:t xml:space="preserve">Table </w:t>
      </w:r>
      <w:r w:rsidR="004D5DA9">
        <w:rPr>
          <w:rFonts w:cs="Arial" w:hint="eastAsia"/>
        </w:rPr>
        <w:t>5.</w:t>
      </w:r>
      <w:r w:rsidR="004D5DA9">
        <w:rPr>
          <w:rFonts w:cs="Arial"/>
        </w:rPr>
        <w:t>53</w:t>
      </w:r>
      <w:r>
        <w:rPr>
          <w:rFonts w:cs="Arial"/>
        </w:rPr>
        <w:t>.1.3-1: ΔT</w:t>
      </w:r>
      <w:r>
        <w:rPr>
          <w:rFonts w:cs="Arial"/>
          <w:vertAlign w:val="subscript"/>
        </w:rPr>
        <w:t>I</w:t>
      </w:r>
      <w:r w:rsidRPr="00AC4AB0">
        <w:rPr>
          <w:rFonts w:cs="Arial"/>
          <w:vertAlign w:val="subscript"/>
        </w:rPr>
        <w:t>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FA1E66" w14:paraId="3C43A52F" w14:textId="77777777" w:rsidTr="001471C7">
        <w:trPr>
          <w:jc w:val="center"/>
        </w:trPr>
        <w:tc>
          <w:tcPr>
            <w:tcW w:w="2336" w:type="dxa"/>
            <w:vMerge w:val="restart"/>
            <w:tcBorders>
              <w:top w:val="single" w:sz="4" w:space="0" w:color="auto"/>
              <w:left w:val="single" w:sz="4" w:space="0" w:color="auto"/>
              <w:right w:val="single" w:sz="4" w:space="0" w:color="auto"/>
            </w:tcBorders>
          </w:tcPr>
          <w:p w14:paraId="61A9CFC4" w14:textId="77777777" w:rsidR="00FA1E66" w:rsidRDefault="00FA1E66" w:rsidP="001471C7">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A94746F" w14:textId="77777777" w:rsidR="00FA1E66" w:rsidRDefault="00FA1E66" w:rsidP="001471C7">
            <w:pPr>
              <w:keepNext/>
              <w:keepLines/>
              <w:spacing w:after="0"/>
              <w:jc w:val="center"/>
              <w:rPr>
                <w:rFonts w:ascii="Arial" w:eastAsia="宋体" w:hAnsi="Arial"/>
                <w:b/>
                <w:sz w:val="18"/>
              </w:rPr>
            </w:pPr>
            <w:r w:rsidRPr="00A20126">
              <w:rPr>
                <w:rFonts w:ascii="Arial" w:eastAsia="宋体" w:hAnsi="Arial"/>
                <w:b/>
                <w:sz w:val="18"/>
              </w:rPr>
              <w:t>ΔT</w:t>
            </w:r>
            <w:r w:rsidRPr="00A20126">
              <w:rPr>
                <w:rFonts w:ascii="Arial" w:eastAsia="宋体" w:hAnsi="Arial"/>
                <w:b/>
                <w:sz w:val="18"/>
                <w:vertAlign w:val="subscript"/>
              </w:rPr>
              <w:t>IB,c</w:t>
            </w:r>
            <w:r w:rsidRPr="00A20126">
              <w:rPr>
                <w:rFonts w:ascii="Arial" w:eastAsia="宋体" w:hAnsi="Arial"/>
                <w:b/>
                <w:sz w:val="18"/>
              </w:rPr>
              <w:t xml:space="preserve"> for NR bands (dB)</w:t>
            </w:r>
            <w:r w:rsidRPr="00A20126">
              <w:rPr>
                <w:rFonts w:ascii="Arial" w:eastAsia="宋体" w:hAnsi="Arial"/>
                <w:b/>
                <w:sz w:val="18"/>
                <w:vertAlign w:val="superscript"/>
              </w:rPr>
              <w:t>8</w:t>
            </w:r>
          </w:p>
        </w:tc>
      </w:tr>
      <w:tr w:rsidR="00FA1E66" w14:paraId="30372A02" w14:textId="77777777" w:rsidTr="001471C7">
        <w:trPr>
          <w:jc w:val="center"/>
        </w:trPr>
        <w:tc>
          <w:tcPr>
            <w:tcW w:w="2336" w:type="dxa"/>
            <w:vMerge/>
            <w:tcBorders>
              <w:left w:val="single" w:sz="4" w:space="0" w:color="auto"/>
              <w:bottom w:val="single" w:sz="4" w:space="0" w:color="auto"/>
              <w:right w:val="single" w:sz="4" w:space="0" w:color="auto"/>
            </w:tcBorders>
          </w:tcPr>
          <w:p w14:paraId="0A24D445" w14:textId="77777777" w:rsidR="00FA1E66" w:rsidRDefault="00FA1E66" w:rsidP="001471C7">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1F00686" w14:textId="77777777" w:rsidR="00FA1E66" w:rsidRDefault="00FA1E66" w:rsidP="001471C7">
            <w:pPr>
              <w:keepNext/>
              <w:keepLines/>
              <w:spacing w:after="0"/>
              <w:jc w:val="center"/>
              <w:rPr>
                <w:rFonts w:ascii="Arial" w:eastAsia="宋体" w:hAnsi="Arial"/>
                <w:b/>
                <w:sz w:val="18"/>
              </w:rPr>
            </w:pPr>
            <w:r w:rsidRPr="00A20126">
              <w:rPr>
                <w:rFonts w:ascii="Arial" w:eastAsia="宋体" w:hAnsi="Arial"/>
                <w:b/>
                <w:sz w:val="18"/>
              </w:rPr>
              <w:t>Component band in order of bands in configuration</w:t>
            </w:r>
            <w:r w:rsidRPr="00A20126">
              <w:rPr>
                <w:rFonts w:ascii="Arial" w:eastAsia="宋体" w:hAnsi="Arial"/>
                <w:b/>
                <w:sz w:val="18"/>
                <w:vertAlign w:val="superscript"/>
              </w:rPr>
              <w:t>9</w:t>
            </w:r>
          </w:p>
        </w:tc>
      </w:tr>
      <w:tr w:rsidR="00FA1E66" w14:paraId="08A0134C" w14:textId="77777777" w:rsidTr="001471C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F5354B5" w14:textId="77777777" w:rsidR="00FA1E66" w:rsidRDefault="00FA1E66" w:rsidP="001471C7">
            <w:pPr>
              <w:keepNext/>
              <w:keepLines/>
              <w:spacing w:after="0"/>
              <w:jc w:val="center"/>
              <w:rPr>
                <w:rFonts w:ascii="Arial" w:eastAsia="宋体" w:hAnsi="Arial"/>
                <w:sz w:val="18"/>
                <w:lang w:val="en-US" w:eastAsia="zh-CN"/>
              </w:rPr>
            </w:pPr>
            <w:r w:rsidRPr="001E03B0">
              <w:rPr>
                <w:rFonts w:ascii="Arial" w:eastAsia="等线" w:hAnsi="Arial"/>
                <w:sz w:val="18"/>
                <w:lang w:eastAsia="zh-CN"/>
              </w:rPr>
              <w:t>CA_n</w:t>
            </w:r>
            <w:r>
              <w:rPr>
                <w:rFonts w:ascii="Arial" w:eastAsia="等线" w:hAnsi="Arial"/>
                <w:sz w:val="18"/>
                <w:lang w:eastAsia="zh-CN"/>
              </w:rPr>
              <w:t>41</w:t>
            </w:r>
            <w:r w:rsidRPr="001E03B0">
              <w:rPr>
                <w:rFonts w:ascii="Arial" w:eastAsia="等线" w:hAnsi="Arial"/>
                <w:sz w:val="18"/>
                <w:lang w:eastAsia="zh-CN"/>
              </w:rPr>
              <w:t>-n</w:t>
            </w:r>
            <w:r>
              <w:rPr>
                <w:rFonts w:ascii="Arial" w:eastAsia="等线" w:hAnsi="Arial"/>
                <w:sz w:val="18"/>
                <w:lang w:eastAsia="zh-CN"/>
              </w:rPr>
              <w:t>66</w:t>
            </w:r>
            <w:r w:rsidRPr="001E03B0">
              <w:rPr>
                <w:rFonts w:ascii="Arial" w:eastAsia="等线" w:hAnsi="Arial"/>
                <w:sz w:val="18"/>
                <w:lang w:eastAsia="zh-CN"/>
              </w:rPr>
              <w:t>-n85</w:t>
            </w:r>
          </w:p>
        </w:tc>
        <w:tc>
          <w:tcPr>
            <w:tcW w:w="1968" w:type="dxa"/>
            <w:tcBorders>
              <w:top w:val="single" w:sz="4" w:space="0" w:color="auto"/>
              <w:left w:val="single" w:sz="4" w:space="0" w:color="auto"/>
              <w:bottom w:val="single" w:sz="4" w:space="0" w:color="auto"/>
              <w:right w:val="single" w:sz="4" w:space="0" w:color="auto"/>
            </w:tcBorders>
            <w:vAlign w:val="center"/>
          </w:tcPr>
          <w:p w14:paraId="4AE5969E" w14:textId="77777777" w:rsidR="00FA1E66" w:rsidRPr="000117C0" w:rsidRDefault="00FA1E66" w:rsidP="001471C7">
            <w:pPr>
              <w:keepNext/>
              <w:keepLines/>
              <w:spacing w:after="0"/>
              <w:jc w:val="center"/>
              <w:rPr>
                <w:rFonts w:asciiTheme="minorBidi" w:eastAsia="宋体" w:hAnsiTheme="minorBidi" w:cstheme="minorBidi"/>
                <w:sz w:val="18"/>
                <w:szCs w:val="18"/>
                <w:lang w:val="en-US" w:eastAsia="zh-CN"/>
              </w:rPr>
            </w:pPr>
            <w:r w:rsidRPr="000117C0">
              <w:rPr>
                <w:rFonts w:asciiTheme="minorBidi" w:hAnsiTheme="minorBidi" w:cstheme="minorBidi"/>
                <w:sz w:val="18"/>
                <w:szCs w:val="18"/>
              </w:rPr>
              <w:t>0.8</w:t>
            </w:r>
            <w:r w:rsidRPr="000117C0">
              <w:rPr>
                <w:rFonts w:asciiTheme="minorBidi" w:hAnsiTheme="minorBidi" w:cstheme="minorBidi"/>
                <w:sz w:val="18"/>
                <w:szCs w:val="18"/>
                <w:vertAlign w:val="superscript"/>
              </w:rPr>
              <w:t>1</w:t>
            </w:r>
            <w:r w:rsidRPr="000117C0">
              <w:rPr>
                <w:rFonts w:asciiTheme="minorBidi" w:hAnsiTheme="minorBidi" w:cstheme="minorBidi"/>
                <w:sz w:val="18"/>
                <w:szCs w:val="18"/>
              </w:rPr>
              <w:t xml:space="preserve"> / 1.3</w:t>
            </w:r>
            <w:r w:rsidRPr="000117C0">
              <w:rPr>
                <w:rFonts w:asciiTheme="minorBidi" w:hAnsiTheme="minorBidi" w:cstheme="minorBidi"/>
                <w:sz w:val="18"/>
                <w:szCs w:val="18"/>
                <w:vertAlign w:val="superscript"/>
              </w:rPr>
              <w:t>2</w:t>
            </w:r>
          </w:p>
        </w:tc>
        <w:tc>
          <w:tcPr>
            <w:tcW w:w="1968" w:type="dxa"/>
            <w:tcBorders>
              <w:top w:val="single" w:sz="4" w:space="0" w:color="auto"/>
              <w:left w:val="single" w:sz="4" w:space="0" w:color="auto"/>
              <w:bottom w:val="single" w:sz="4" w:space="0" w:color="auto"/>
              <w:right w:val="single" w:sz="4" w:space="0" w:color="auto"/>
            </w:tcBorders>
            <w:vAlign w:val="center"/>
          </w:tcPr>
          <w:p w14:paraId="64D016B2" w14:textId="77777777" w:rsidR="00FA1E66" w:rsidRPr="000117C0" w:rsidRDefault="00FA1E66" w:rsidP="001471C7">
            <w:pPr>
              <w:keepNext/>
              <w:keepLines/>
              <w:spacing w:after="0"/>
              <w:jc w:val="center"/>
              <w:rPr>
                <w:rFonts w:asciiTheme="minorBidi" w:eastAsia="宋体" w:hAnsiTheme="minorBidi" w:cstheme="minorBidi"/>
                <w:sz w:val="18"/>
                <w:szCs w:val="18"/>
                <w:lang w:val="en-US" w:eastAsia="zh-CN"/>
              </w:rPr>
            </w:pPr>
            <w:r w:rsidRPr="000117C0">
              <w:rPr>
                <w:rFonts w:asciiTheme="minorBidi" w:hAnsiTheme="minorBidi" w:cstheme="minorBidi"/>
                <w:sz w:val="18"/>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E0388B4" w14:textId="77777777" w:rsidR="00FA1E66" w:rsidRPr="000117C0" w:rsidRDefault="00FA1E66" w:rsidP="001471C7">
            <w:pPr>
              <w:keepNext/>
              <w:keepLines/>
              <w:spacing w:after="0"/>
              <w:jc w:val="center"/>
              <w:rPr>
                <w:rFonts w:asciiTheme="minorBidi" w:eastAsia="宋体" w:hAnsiTheme="minorBidi" w:cstheme="minorBidi"/>
                <w:sz w:val="18"/>
                <w:szCs w:val="18"/>
                <w:lang w:val="en-US" w:eastAsia="zh-CN"/>
              </w:rPr>
            </w:pPr>
            <w:r w:rsidRPr="000117C0">
              <w:rPr>
                <w:rFonts w:asciiTheme="minorBidi" w:hAnsiTheme="minorBidi" w:cstheme="minorBidi"/>
                <w:sz w:val="18"/>
                <w:szCs w:val="18"/>
                <w:lang w:val="sv-SE" w:eastAsia="ja-JP"/>
              </w:rPr>
              <w:t>0.6</w:t>
            </w:r>
          </w:p>
        </w:tc>
      </w:tr>
      <w:tr w:rsidR="00FA1E66" w14:paraId="076DF9F6" w14:textId="77777777" w:rsidTr="001471C7">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0010FD0A" w14:textId="77777777" w:rsidR="00FA1E66" w:rsidRPr="00C96590" w:rsidRDefault="00FA1E66" w:rsidP="001471C7">
            <w:pPr>
              <w:keepNext/>
              <w:keepLines/>
              <w:spacing w:after="0"/>
              <w:ind w:left="851" w:hanging="851"/>
              <w:rPr>
                <w:rFonts w:ascii="Arial" w:hAnsi="Arial"/>
                <w:sz w:val="18"/>
                <w:lang w:eastAsia="ja-JP"/>
              </w:rPr>
            </w:pPr>
            <w:r w:rsidRPr="00C96590">
              <w:rPr>
                <w:rFonts w:ascii="Arial" w:hAnsi="Arial"/>
                <w:sz w:val="18"/>
                <w:lang w:eastAsia="ja-JP"/>
              </w:rPr>
              <w:t>NOTE 1:</w:t>
            </w:r>
            <w:r w:rsidRPr="00C96590">
              <w:rPr>
                <w:rFonts w:ascii="Arial" w:hAnsi="Arial"/>
                <w:sz w:val="18"/>
              </w:rPr>
              <w:tab/>
            </w:r>
            <w:r w:rsidRPr="00C96590">
              <w:rPr>
                <w:rFonts w:ascii="Arial" w:hAnsi="Arial"/>
                <w:sz w:val="18"/>
                <w:lang w:eastAsia="ja-JP"/>
              </w:rPr>
              <w:t>The requirement is applied for UE transmitting on the frequency range of 2545 – 2690 MHz.</w:t>
            </w:r>
          </w:p>
          <w:p w14:paraId="26C8257A" w14:textId="77777777" w:rsidR="00FA1E66" w:rsidRPr="00C96590" w:rsidRDefault="00FA1E66" w:rsidP="001471C7">
            <w:pPr>
              <w:keepNext/>
              <w:keepLines/>
              <w:spacing w:after="0"/>
              <w:ind w:left="851" w:hanging="851"/>
              <w:rPr>
                <w:rFonts w:ascii="Arial" w:hAnsi="Arial"/>
                <w:sz w:val="18"/>
                <w:lang w:eastAsia="ja-JP"/>
              </w:rPr>
            </w:pPr>
            <w:r w:rsidRPr="00C96590">
              <w:rPr>
                <w:rFonts w:ascii="Arial" w:hAnsi="Arial"/>
                <w:sz w:val="18"/>
                <w:lang w:eastAsia="ja-JP"/>
              </w:rPr>
              <w:t>NOTE 2:</w:t>
            </w:r>
            <w:r w:rsidRPr="00C96590">
              <w:rPr>
                <w:rFonts w:ascii="Arial" w:hAnsi="Arial"/>
                <w:sz w:val="18"/>
              </w:rPr>
              <w:tab/>
            </w:r>
            <w:r w:rsidRPr="00C96590">
              <w:rPr>
                <w:rFonts w:ascii="Arial" w:hAnsi="Arial"/>
                <w:sz w:val="18"/>
                <w:lang w:eastAsia="ja-JP"/>
              </w:rPr>
              <w:t>The requirement is applied for UE transmitting on the frequency range of 2496 – 2545 MHz.</w:t>
            </w:r>
          </w:p>
          <w:p w14:paraId="67527FAD" w14:textId="77777777" w:rsidR="00FA1E66" w:rsidRPr="00A20126" w:rsidRDefault="00FA1E66" w:rsidP="001471C7">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A20126">
              <w:rPr>
                <w:rFonts w:ascii="Arial" w:hAnsi="Arial"/>
                <w:sz w:val="18"/>
                <w:lang w:eastAsia="ja-JP"/>
              </w:rPr>
              <w:t>:</w:t>
            </w:r>
            <w:r w:rsidRPr="00A20126">
              <w:rPr>
                <w:rFonts w:ascii="Arial" w:hAnsi="Arial"/>
                <w:sz w:val="18"/>
                <w:lang w:eastAsia="ja-JP"/>
              </w:rPr>
              <w:tab/>
              <w:t>“-” denotes ΔT</w:t>
            </w:r>
            <w:r w:rsidRPr="00A20126">
              <w:rPr>
                <w:rFonts w:ascii="Arial" w:hAnsi="Arial"/>
                <w:sz w:val="18"/>
                <w:vertAlign w:val="subscript"/>
                <w:lang w:eastAsia="ja-JP"/>
              </w:rPr>
              <w:t>IB,c</w:t>
            </w:r>
            <w:r w:rsidRPr="00A20126">
              <w:rPr>
                <w:rFonts w:ascii="Arial" w:hAnsi="Arial"/>
                <w:sz w:val="18"/>
                <w:lang w:eastAsia="ja-JP"/>
              </w:rPr>
              <w:t xml:space="preserve"> = 0.</w:t>
            </w:r>
          </w:p>
          <w:p w14:paraId="62F90CD4" w14:textId="77777777" w:rsidR="00FA1E66" w:rsidRDefault="00FA1E66" w:rsidP="001471C7">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A20126">
              <w:rPr>
                <w:rFonts w:ascii="Arial" w:eastAsia="等线" w:hAnsi="Arial"/>
                <w:sz w:val="18"/>
              </w:rPr>
              <w:t>:</w:t>
            </w:r>
            <w:r w:rsidRPr="00A20126">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A20126">
              <w:rPr>
                <w:rFonts w:ascii="Arial" w:eastAsia="等线" w:hAnsi="Arial"/>
                <w:sz w:val="18"/>
              </w:rPr>
              <w:t xml:space="preserve"> the band order from left to right is n1</w:t>
            </w:r>
            <w:r>
              <w:rPr>
                <w:rFonts w:ascii="Arial" w:eastAsia="等线" w:hAnsi="Arial"/>
                <w:sz w:val="18"/>
              </w:rPr>
              <w:t>, n3</w:t>
            </w:r>
            <w:r w:rsidRPr="00A20126">
              <w:rPr>
                <w:rFonts w:ascii="Arial" w:eastAsia="等线" w:hAnsi="Arial"/>
                <w:sz w:val="18"/>
              </w:rPr>
              <w:t xml:space="preserve"> and n</w:t>
            </w:r>
            <w:r>
              <w:rPr>
                <w:rFonts w:ascii="Arial" w:eastAsia="等线" w:hAnsi="Arial"/>
                <w:sz w:val="18"/>
              </w:rPr>
              <w:t>5</w:t>
            </w:r>
            <w:r w:rsidRPr="00A20126">
              <w:rPr>
                <w:rFonts w:ascii="Arial" w:eastAsia="等线" w:hAnsi="Arial"/>
                <w:sz w:val="18"/>
              </w:rPr>
              <w:t>.</w:t>
            </w:r>
          </w:p>
        </w:tc>
      </w:tr>
    </w:tbl>
    <w:p w14:paraId="211AF6C9" w14:textId="4ED35AA4" w:rsidR="00FA1E66" w:rsidRDefault="00FA1E66" w:rsidP="00FA1E66">
      <w:pPr>
        <w:pStyle w:val="TH"/>
        <w:rPr>
          <w:rFonts w:cs="Arial"/>
        </w:rPr>
      </w:pPr>
      <w:r>
        <w:rPr>
          <w:rFonts w:cs="Arial"/>
        </w:rPr>
        <w:t xml:space="preserve">Table </w:t>
      </w:r>
      <w:r w:rsidR="004D5DA9">
        <w:rPr>
          <w:rFonts w:cs="Arial"/>
        </w:rPr>
        <w:t>5.53</w:t>
      </w:r>
      <w:r>
        <w:rPr>
          <w:rFonts w:cs="Arial"/>
        </w:rPr>
        <w:t>.1.3-2: ΔR</w:t>
      </w:r>
      <w:r w:rsidRPr="00AC4AB0">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41"/>
        <w:gridCol w:w="1948"/>
        <w:gridCol w:w="1948"/>
        <w:gridCol w:w="1949"/>
      </w:tblGrid>
      <w:tr w:rsidR="00FA1E66" w:rsidRPr="00F92868" w14:paraId="7262200F" w14:textId="77777777" w:rsidTr="001471C7">
        <w:trPr>
          <w:trHeight w:val="187"/>
          <w:jc w:val="center"/>
        </w:trPr>
        <w:tc>
          <w:tcPr>
            <w:tcW w:w="1741" w:type="dxa"/>
            <w:vMerge w:val="restart"/>
          </w:tcPr>
          <w:p w14:paraId="227A3B23" w14:textId="77777777" w:rsidR="00FA1E66" w:rsidRPr="00F92868" w:rsidRDefault="00FA1E66" w:rsidP="001471C7">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463B7772" w14:textId="77777777" w:rsidR="00FA1E66" w:rsidRPr="00F92868" w:rsidRDefault="00FA1E66" w:rsidP="001471C7">
            <w:pPr>
              <w:keepNext/>
              <w:keepLines/>
              <w:spacing w:after="0"/>
              <w:jc w:val="center"/>
              <w:rPr>
                <w:rFonts w:ascii="Arial" w:eastAsia="等线" w:hAnsi="Arial"/>
                <w:b/>
                <w:sz w:val="18"/>
              </w:rPr>
            </w:pPr>
            <w:r w:rsidRPr="00A20126">
              <w:rPr>
                <w:rFonts w:ascii="Arial" w:eastAsia="等线" w:hAnsi="Arial"/>
                <w:b/>
                <w:sz w:val="18"/>
              </w:rPr>
              <w:t>ΔR</w:t>
            </w:r>
            <w:r w:rsidRPr="00A20126">
              <w:rPr>
                <w:rFonts w:ascii="Arial" w:eastAsia="等线" w:hAnsi="Arial"/>
                <w:b/>
                <w:sz w:val="18"/>
                <w:vertAlign w:val="subscript"/>
              </w:rPr>
              <w:t>IB,c</w:t>
            </w:r>
            <w:r w:rsidRPr="00A20126">
              <w:rPr>
                <w:rFonts w:ascii="Arial" w:eastAsia="等线" w:hAnsi="Arial"/>
                <w:b/>
                <w:sz w:val="18"/>
              </w:rPr>
              <w:t xml:space="preserve"> for NR bands (dB)</w:t>
            </w:r>
            <w:r w:rsidRPr="00A20126">
              <w:rPr>
                <w:rFonts w:ascii="Arial" w:eastAsia="等线" w:hAnsi="Arial"/>
                <w:b/>
                <w:sz w:val="18"/>
                <w:vertAlign w:val="superscript"/>
              </w:rPr>
              <w:t>9</w:t>
            </w:r>
          </w:p>
        </w:tc>
      </w:tr>
      <w:tr w:rsidR="00FA1E66" w:rsidRPr="00F92868" w14:paraId="6228FB08" w14:textId="77777777" w:rsidTr="001471C7">
        <w:trPr>
          <w:trHeight w:val="187"/>
          <w:jc w:val="center"/>
        </w:trPr>
        <w:tc>
          <w:tcPr>
            <w:tcW w:w="1741" w:type="dxa"/>
            <w:vMerge/>
            <w:tcBorders>
              <w:bottom w:val="single" w:sz="4" w:space="0" w:color="auto"/>
            </w:tcBorders>
          </w:tcPr>
          <w:p w14:paraId="3974E2E0" w14:textId="77777777" w:rsidR="00FA1E66" w:rsidRPr="00F92868" w:rsidRDefault="00FA1E66" w:rsidP="001471C7">
            <w:pPr>
              <w:keepNext/>
              <w:keepLines/>
              <w:spacing w:after="0"/>
              <w:jc w:val="center"/>
              <w:rPr>
                <w:rFonts w:ascii="Arial" w:eastAsia="等线" w:hAnsi="Arial"/>
                <w:b/>
                <w:sz w:val="18"/>
              </w:rPr>
            </w:pPr>
          </w:p>
        </w:tc>
        <w:tc>
          <w:tcPr>
            <w:tcW w:w="5845" w:type="dxa"/>
            <w:gridSpan w:val="3"/>
            <w:vAlign w:val="center"/>
          </w:tcPr>
          <w:p w14:paraId="543075EE" w14:textId="77777777" w:rsidR="00FA1E66" w:rsidRPr="00F92868" w:rsidRDefault="00FA1E66" w:rsidP="001471C7">
            <w:pPr>
              <w:keepNext/>
              <w:keepLines/>
              <w:spacing w:after="0"/>
              <w:jc w:val="center"/>
              <w:rPr>
                <w:rFonts w:ascii="Arial" w:eastAsia="等线" w:hAnsi="Arial"/>
                <w:b/>
                <w:sz w:val="18"/>
              </w:rPr>
            </w:pPr>
            <w:r w:rsidRPr="00A20126">
              <w:rPr>
                <w:rFonts w:ascii="Arial" w:eastAsia="等线" w:hAnsi="Arial"/>
                <w:b/>
                <w:sz w:val="18"/>
              </w:rPr>
              <w:t>Component band in order of bands in configuration</w:t>
            </w:r>
            <w:r w:rsidRPr="00A20126">
              <w:rPr>
                <w:rFonts w:ascii="Arial" w:eastAsia="等线" w:hAnsi="Arial"/>
                <w:b/>
                <w:sz w:val="18"/>
                <w:vertAlign w:val="superscript"/>
              </w:rPr>
              <w:t>10</w:t>
            </w:r>
          </w:p>
        </w:tc>
      </w:tr>
      <w:tr w:rsidR="00FA1E66" w:rsidRPr="00F92868" w14:paraId="45D69B1B" w14:textId="77777777" w:rsidTr="001471C7">
        <w:trPr>
          <w:trHeight w:val="187"/>
          <w:jc w:val="center"/>
        </w:trPr>
        <w:tc>
          <w:tcPr>
            <w:tcW w:w="1741" w:type="dxa"/>
            <w:shd w:val="clear" w:color="auto" w:fill="auto"/>
          </w:tcPr>
          <w:p w14:paraId="59335E5C" w14:textId="77777777" w:rsidR="00FA1E66" w:rsidRPr="00F92868" w:rsidRDefault="00FA1E66" w:rsidP="001471C7">
            <w:pPr>
              <w:keepNext/>
              <w:keepLines/>
              <w:spacing w:after="0"/>
              <w:jc w:val="center"/>
              <w:rPr>
                <w:rFonts w:ascii="Arial" w:eastAsia="等线" w:hAnsi="Arial"/>
                <w:sz w:val="18"/>
              </w:rPr>
            </w:pPr>
            <w:r w:rsidRPr="00C8045A">
              <w:rPr>
                <w:rFonts w:eastAsia="宋体"/>
                <w:lang w:eastAsia="zh-CN"/>
              </w:rPr>
              <w:t>CA_n</w:t>
            </w:r>
            <w:r>
              <w:rPr>
                <w:rFonts w:eastAsia="宋体"/>
                <w:lang w:eastAsia="zh-CN"/>
              </w:rPr>
              <w:t>41</w:t>
            </w:r>
            <w:r w:rsidRPr="00C8045A">
              <w:rPr>
                <w:rFonts w:eastAsia="宋体"/>
                <w:lang w:eastAsia="zh-CN"/>
              </w:rPr>
              <w:t>-n</w:t>
            </w:r>
            <w:r>
              <w:rPr>
                <w:rFonts w:eastAsia="宋体"/>
                <w:lang w:eastAsia="zh-CN"/>
              </w:rPr>
              <w:t>66</w:t>
            </w:r>
            <w:r w:rsidRPr="00C8045A">
              <w:rPr>
                <w:rFonts w:eastAsia="宋体"/>
                <w:lang w:eastAsia="zh-CN"/>
              </w:rPr>
              <w:t>-n85</w:t>
            </w:r>
          </w:p>
        </w:tc>
        <w:tc>
          <w:tcPr>
            <w:tcW w:w="1948" w:type="dxa"/>
            <w:vAlign w:val="center"/>
          </w:tcPr>
          <w:p w14:paraId="22B7E450" w14:textId="77777777" w:rsidR="00FA1E66" w:rsidRPr="00F92868" w:rsidRDefault="00FA1E66" w:rsidP="001471C7">
            <w:pPr>
              <w:keepNext/>
              <w:keepLines/>
              <w:spacing w:after="0"/>
              <w:jc w:val="center"/>
              <w:rPr>
                <w:rFonts w:ascii="Arial" w:eastAsia="等线" w:hAnsi="Arial"/>
                <w:sz w:val="18"/>
                <w:lang w:eastAsia="zh-CN"/>
              </w:rPr>
            </w:pPr>
            <w:r w:rsidRPr="00C96590">
              <w:rPr>
                <w:rFonts w:ascii="Arial" w:hAnsi="Arial" w:cs="Arial"/>
                <w:sz w:val="18"/>
              </w:rPr>
              <w:t>0.5</w:t>
            </w:r>
            <w:r w:rsidRPr="00867196">
              <w:rPr>
                <w:rFonts w:ascii="Arial" w:hAnsi="Arial" w:cs="Arial"/>
                <w:sz w:val="18"/>
                <w:vertAlign w:val="superscript"/>
              </w:rPr>
              <w:t>1</w:t>
            </w:r>
            <w:r>
              <w:rPr>
                <w:rFonts w:ascii="Arial" w:hAnsi="Arial" w:cs="Arial"/>
                <w:sz w:val="18"/>
              </w:rPr>
              <w:t xml:space="preserve"> / 1</w:t>
            </w:r>
            <w:r w:rsidRPr="00867196">
              <w:rPr>
                <w:rFonts w:ascii="Arial" w:hAnsi="Arial" w:cs="Arial"/>
                <w:sz w:val="18"/>
                <w:vertAlign w:val="superscript"/>
              </w:rPr>
              <w:t>2</w:t>
            </w:r>
          </w:p>
        </w:tc>
        <w:tc>
          <w:tcPr>
            <w:tcW w:w="1948" w:type="dxa"/>
            <w:vAlign w:val="center"/>
          </w:tcPr>
          <w:p w14:paraId="03BE9254" w14:textId="77777777" w:rsidR="00FA1E66" w:rsidRPr="00F92868" w:rsidRDefault="00FA1E66" w:rsidP="001471C7">
            <w:pPr>
              <w:keepNext/>
              <w:keepLines/>
              <w:spacing w:after="0"/>
              <w:jc w:val="center"/>
              <w:rPr>
                <w:rFonts w:ascii="Arial" w:eastAsia="等线" w:hAnsi="Arial"/>
                <w:sz w:val="18"/>
                <w:lang w:eastAsia="zh-CN"/>
              </w:rPr>
            </w:pPr>
            <w:r>
              <w:rPr>
                <w:rFonts w:ascii="Arial" w:hAnsi="Arial" w:cs="Arial" w:hint="eastAsia"/>
                <w:sz w:val="18"/>
                <w:lang w:eastAsia="zh-CN"/>
              </w:rPr>
              <w:t>0</w:t>
            </w:r>
            <w:r>
              <w:rPr>
                <w:rFonts w:ascii="Arial" w:hAnsi="Arial" w:cs="Arial"/>
                <w:sz w:val="18"/>
                <w:lang w:eastAsia="zh-CN"/>
              </w:rPr>
              <w:t>.5</w:t>
            </w:r>
          </w:p>
        </w:tc>
        <w:tc>
          <w:tcPr>
            <w:tcW w:w="1949" w:type="dxa"/>
            <w:vAlign w:val="center"/>
          </w:tcPr>
          <w:p w14:paraId="41005C02" w14:textId="77777777" w:rsidR="00FA1E66" w:rsidRPr="00F92868" w:rsidRDefault="00FA1E66" w:rsidP="001471C7">
            <w:pPr>
              <w:keepNext/>
              <w:keepLines/>
              <w:spacing w:after="0"/>
              <w:jc w:val="center"/>
              <w:rPr>
                <w:rFonts w:ascii="Arial" w:eastAsia="等线" w:hAnsi="Arial"/>
                <w:sz w:val="18"/>
                <w:lang w:eastAsia="zh-CN"/>
              </w:rPr>
            </w:pPr>
            <w:r>
              <w:rPr>
                <w:rFonts w:ascii="Arial" w:hAnsi="Arial" w:cs="Arial" w:hint="eastAsia"/>
                <w:sz w:val="18"/>
                <w:lang w:eastAsia="zh-CN"/>
              </w:rPr>
              <w:t>0</w:t>
            </w:r>
            <w:r>
              <w:rPr>
                <w:rFonts w:ascii="Arial" w:hAnsi="Arial" w:cs="Arial"/>
                <w:sz w:val="18"/>
                <w:lang w:eastAsia="zh-CN"/>
              </w:rPr>
              <w:t>.5</w:t>
            </w:r>
          </w:p>
        </w:tc>
      </w:tr>
      <w:tr w:rsidR="00FA1E66" w:rsidRPr="00F92868" w14:paraId="45BBEC94" w14:textId="77777777" w:rsidTr="001471C7">
        <w:trPr>
          <w:trHeight w:val="187"/>
          <w:jc w:val="center"/>
        </w:trPr>
        <w:tc>
          <w:tcPr>
            <w:tcW w:w="7586" w:type="dxa"/>
            <w:gridSpan w:val="4"/>
            <w:tcBorders>
              <w:bottom w:val="single" w:sz="4" w:space="0" w:color="auto"/>
            </w:tcBorders>
            <w:shd w:val="clear" w:color="auto" w:fill="auto"/>
          </w:tcPr>
          <w:p w14:paraId="5509479A" w14:textId="77777777" w:rsidR="00FA1E66" w:rsidRPr="00C96590" w:rsidRDefault="00FA1E66" w:rsidP="001471C7">
            <w:pPr>
              <w:keepNext/>
              <w:keepLines/>
              <w:spacing w:after="0"/>
              <w:ind w:left="851" w:hanging="851"/>
              <w:rPr>
                <w:rFonts w:ascii="Arial" w:hAnsi="Arial"/>
                <w:sz w:val="18"/>
                <w:lang w:eastAsia="ja-JP"/>
              </w:rPr>
            </w:pPr>
            <w:r w:rsidRPr="00C96590">
              <w:rPr>
                <w:rFonts w:ascii="Arial" w:hAnsi="Arial"/>
                <w:sz w:val="18"/>
                <w:lang w:eastAsia="ja-JP"/>
              </w:rPr>
              <w:t>NOTE 1:</w:t>
            </w:r>
            <w:r w:rsidRPr="00C96590">
              <w:rPr>
                <w:rFonts w:ascii="Arial" w:hAnsi="Arial"/>
                <w:sz w:val="18"/>
              </w:rPr>
              <w:tab/>
            </w:r>
            <w:r w:rsidRPr="00C96590">
              <w:rPr>
                <w:rFonts w:ascii="Arial" w:hAnsi="Arial"/>
                <w:sz w:val="18"/>
                <w:lang w:eastAsia="ja-JP"/>
              </w:rPr>
              <w:t>The requirement is applied for UE transmitting on the frequency range of 2545 – 2690 MHz.</w:t>
            </w:r>
          </w:p>
          <w:p w14:paraId="600CD541" w14:textId="77777777" w:rsidR="00FA1E66" w:rsidRPr="00C96590" w:rsidRDefault="00FA1E66" w:rsidP="001471C7">
            <w:pPr>
              <w:keepNext/>
              <w:keepLines/>
              <w:spacing w:after="0"/>
              <w:ind w:left="851" w:hanging="851"/>
              <w:rPr>
                <w:rFonts w:ascii="Arial" w:hAnsi="Arial"/>
                <w:sz w:val="18"/>
                <w:lang w:eastAsia="ja-JP"/>
              </w:rPr>
            </w:pPr>
            <w:r w:rsidRPr="00C96590">
              <w:rPr>
                <w:rFonts w:ascii="Arial" w:hAnsi="Arial"/>
                <w:sz w:val="18"/>
                <w:lang w:eastAsia="ja-JP"/>
              </w:rPr>
              <w:t>NOTE 2:</w:t>
            </w:r>
            <w:r w:rsidRPr="00C96590">
              <w:rPr>
                <w:rFonts w:ascii="Arial" w:hAnsi="Arial"/>
                <w:sz w:val="18"/>
              </w:rPr>
              <w:tab/>
            </w:r>
            <w:r w:rsidRPr="00C96590">
              <w:rPr>
                <w:rFonts w:ascii="Arial" w:hAnsi="Arial"/>
                <w:sz w:val="18"/>
                <w:lang w:eastAsia="ja-JP"/>
              </w:rPr>
              <w:t>The requirement is applied for UE transmitting on the frequency range of 2496 – 2545 MHz.</w:t>
            </w:r>
          </w:p>
          <w:p w14:paraId="675E178C" w14:textId="77777777" w:rsidR="00FA1E66" w:rsidRPr="00A20126" w:rsidRDefault="00FA1E66" w:rsidP="001471C7">
            <w:pPr>
              <w:keepLines/>
              <w:spacing w:after="0"/>
              <w:ind w:left="870" w:hanging="870"/>
              <w:rPr>
                <w:rFonts w:eastAsia="等线" w:cs="Arial"/>
                <w:lang w:eastAsia="ja-JP"/>
              </w:rPr>
            </w:pPr>
            <w:r w:rsidRPr="00A20126">
              <w:rPr>
                <w:rFonts w:ascii="Arial" w:eastAsia="等线" w:hAnsi="Arial" w:cs="Arial"/>
                <w:sz w:val="18"/>
                <w:lang w:eastAsia="ja-JP"/>
              </w:rPr>
              <w:t>NOTE 9:</w:t>
            </w:r>
            <w:r w:rsidRPr="00A20126">
              <w:rPr>
                <w:rFonts w:ascii="Arial" w:eastAsia="等线" w:hAnsi="Arial" w:cs="Arial"/>
                <w:sz w:val="18"/>
                <w:lang w:eastAsia="ja-JP"/>
              </w:rPr>
              <w:tab/>
              <w:t xml:space="preserve"> “-” denotes ΔR</w:t>
            </w:r>
            <w:r w:rsidRPr="00A20126">
              <w:rPr>
                <w:rFonts w:ascii="Arial" w:eastAsia="等线" w:hAnsi="Arial" w:cs="Arial"/>
                <w:sz w:val="18"/>
                <w:vertAlign w:val="subscript"/>
                <w:lang w:eastAsia="ja-JP"/>
              </w:rPr>
              <w:t>IB,c</w:t>
            </w:r>
            <w:r w:rsidRPr="00A20126">
              <w:rPr>
                <w:rFonts w:ascii="Arial" w:eastAsia="等线" w:hAnsi="Arial" w:cs="Arial"/>
                <w:sz w:val="18"/>
                <w:lang w:eastAsia="ja-JP"/>
              </w:rPr>
              <w:t xml:space="preserve"> = 0.</w:t>
            </w:r>
          </w:p>
          <w:p w14:paraId="1FBA3625" w14:textId="77777777" w:rsidR="00FA1E66" w:rsidRDefault="00FA1E66" w:rsidP="001471C7">
            <w:pPr>
              <w:keepLines/>
              <w:spacing w:after="0"/>
              <w:ind w:left="870" w:hanging="870"/>
              <w:rPr>
                <w:rFonts w:ascii="Arial" w:eastAsia="等线" w:hAnsi="Arial"/>
                <w:color w:val="000000"/>
                <w:sz w:val="18"/>
                <w:lang w:val="en-US" w:eastAsia="zh-CN"/>
              </w:rPr>
            </w:pPr>
            <w:r w:rsidRPr="00A20126">
              <w:rPr>
                <w:rFonts w:ascii="Arial" w:eastAsia="等线" w:hAnsi="Arial" w:cs="Arial"/>
                <w:sz w:val="18"/>
                <w:lang w:eastAsia="ja-JP"/>
              </w:rPr>
              <w:t>NOTE 10:</w:t>
            </w:r>
            <w:r w:rsidRPr="00A20126">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A20126">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A20126">
              <w:rPr>
                <w:rFonts w:ascii="Arial" w:eastAsia="等线" w:hAnsi="Arial" w:cs="Arial"/>
                <w:sz w:val="18"/>
                <w:lang w:eastAsia="ja-JP"/>
              </w:rPr>
              <w:t>.</w:t>
            </w:r>
          </w:p>
        </w:tc>
      </w:tr>
    </w:tbl>
    <w:p w14:paraId="556FBA03" w14:textId="63BA8766" w:rsidR="00FA1E66" w:rsidRPr="00F937E3" w:rsidRDefault="004D5DA9" w:rsidP="00FA1E66">
      <w:pPr>
        <w:pStyle w:val="31"/>
      </w:pPr>
      <w:bookmarkStart w:id="561" w:name="_Toc129108896"/>
      <w:bookmarkStart w:id="562" w:name="_Toc136288497"/>
      <w:r>
        <w:t>5.53</w:t>
      </w:r>
      <w:r w:rsidR="00FA1E66">
        <w:t>.2</w:t>
      </w:r>
      <w:r w:rsidR="00FA1E66">
        <w:tab/>
        <w:t>Specific for 2 bands UL CA</w:t>
      </w:r>
      <w:bookmarkEnd w:id="561"/>
      <w:bookmarkEnd w:id="562"/>
    </w:p>
    <w:p w14:paraId="3A3FF389" w14:textId="00FD6D93" w:rsidR="00FA1E66" w:rsidRDefault="004D5DA9" w:rsidP="00FA1E66">
      <w:pPr>
        <w:pStyle w:val="41"/>
      </w:pPr>
      <w:bookmarkStart w:id="563" w:name="_Toc129108897"/>
      <w:bookmarkStart w:id="564" w:name="_Toc136288498"/>
      <w:r>
        <w:rPr>
          <w:rFonts w:hint="eastAsia"/>
        </w:rPr>
        <w:t>5.</w:t>
      </w:r>
      <w:r>
        <w:t>53</w:t>
      </w:r>
      <w:r w:rsidR="00FA1E66">
        <w:rPr>
          <w:rFonts w:hint="eastAsia"/>
        </w:rPr>
        <w:t>.</w:t>
      </w:r>
      <w:r w:rsidR="00FA1E66">
        <w:t>2.1</w:t>
      </w:r>
      <w:r w:rsidR="00FA1E66">
        <w:tab/>
      </w:r>
      <w:r w:rsidR="00FA1E66">
        <w:rPr>
          <w:rFonts w:hint="eastAsia"/>
        </w:rPr>
        <w:t>UE co-existence studies</w:t>
      </w:r>
      <w:bookmarkEnd w:id="563"/>
      <w:bookmarkEnd w:id="564"/>
    </w:p>
    <w:p w14:paraId="426E9E91" w14:textId="77777777" w:rsidR="00FA1E66" w:rsidRPr="00F31DF3" w:rsidRDefault="00FA1E66" w:rsidP="00FA1E66">
      <w:pPr>
        <w:pStyle w:val="af1"/>
        <w:rPr>
          <w:rFonts w:cstheme="minorHAnsi"/>
          <w:szCs w:val="21"/>
          <w:lang w:eastAsia="ja-JP"/>
        </w:rPr>
      </w:pPr>
      <w:r>
        <w:rPr>
          <w:rFonts w:hint="eastAsia"/>
        </w:rPr>
        <w:t>UE co-existence</w:t>
      </w:r>
      <w:r>
        <w:t xml:space="preserve"> has been already studied for 2DL/1UL fallback combinations: </w:t>
      </w:r>
      <w:r w:rsidRPr="00303CEE">
        <w:rPr>
          <w:rFonts w:asciiTheme="minorBidi" w:hAnsiTheme="minorBidi" w:cstheme="minorBidi"/>
          <w:sz w:val="18"/>
          <w:szCs w:val="18"/>
        </w:rPr>
        <w:t>CA n</w:t>
      </w:r>
      <w:r>
        <w:rPr>
          <w:rFonts w:asciiTheme="minorBidi" w:hAnsiTheme="minorBidi" w:cstheme="minorBidi"/>
          <w:sz w:val="18"/>
          <w:szCs w:val="18"/>
        </w:rPr>
        <w:t>41</w:t>
      </w:r>
      <w:r w:rsidRPr="00303CEE">
        <w:rPr>
          <w:rFonts w:asciiTheme="minorBidi" w:hAnsiTheme="minorBidi" w:cstheme="minorBidi"/>
          <w:sz w:val="18"/>
          <w:szCs w:val="18"/>
        </w:rPr>
        <w:t>-n</w:t>
      </w:r>
      <w:r>
        <w:rPr>
          <w:rFonts w:asciiTheme="minorBidi" w:hAnsiTheme="minorBidi" w:cstheme="minorBidi"/>
          <w:sz w:val="18"/>
          <w:szCs w:val="18"/>
        </w:rPr>
        <w:t>66</w:t>
      </w:r>
      <w:r w:rsidRPr="00303CEE">
        <w:rPr>
          <w:rFonts w:asciiTheme="minorBidi" w:hAnsiTheme="minorBidi" w:cstheme="minorBidi"/>
          <w:sz w:val="18"/>
          <w:szCs w:val="18"/>
        </w:rPr>
        <w:t>, CA_n</w:t>
      </w:r>
      <w:r>
        <w:rPr>
          <w:rFonts w:asciiTheme="minorBidi" w:hAnsiTheme="minorBidi" w:cstheme="minorBidi"/>
          <w:sz w:val="18"/>
          <w:szCs w:val="18"/>
        </w:rPr>
        <w:t>41</w:t>
      </w:r>
      <w:r w:rsidRPr="00303CEE">
        <w:rPr>
          <w:rFonts w:asciiTheme="minorBidi" w:hAnsiTheme="minorBidi" w:cstheme="minorBidi"/>
          <w:sz w:val="18"/>
          <w:szCs w:val="18"/>
        </w:rPr>
        <w:t>-n85 and n</w:t>
      </w:r>
      <w:r>
        <w:rPr>
          <w:rFonts w:asciiTheme="minorBidi" w:hAnsiTheme="minorBidi" w:cstheme="minorBidi"/>
          <w:sz w:val="18"/>
          <w:szCs w:val="18"/>
        </w:rPr>
        <w:t>66</w:t>
      </w:r>
      <w:r w:rsidRPr="00303CEE">
        <w:rPr>
          <w:rFonts w:asciiTheme="minorBidi" w:hAnsiTheme="minorBidi" w:cstheme="minorBidi"/>
          <w:sz w:val="18"/>
          <w:szCs w:val="18"/>
        </w:rPr>
        <w:t>-n85</w:t>
      </w:r>
      <w:r>
        <w:t xml:space="preserve"> and the impact of harmonic interference has been clarified.</w:t>
      </w:r>
      <w:r>
        <w:rPr>
          <w:rFonts w:asciiTheme="minorEastAsia" w:hAnsiTheme="minorEastAsia" w:hint="eastAsia"/>
          <w:lang w:eastAsia="ja-JP"/>
        </w:rPr>
        <w:t xml:space="preserve"> </w:t>
      </w:r>
      <w:r>
        <w:rPr>
          <w:rFonts w:cstheme="minorHAnsi"/>
          <w:szCs w:val="21"/>
          <w:lang w:eastAsia="zh-TW"/>
        </w:rPr>
        <w:t>T</w:t>
      </w:r>
      <w:r w:rsidRPr="00F31DF3">
        <w:rPr>
          <w:rFonts w:cstheme="minorHAnsi"/>
          <w:szCs w:val="21"/>
          <w:lang w:eastAsia="zh-CN"/>
        </w:rPr>
        <w:t xml:space="preserve">he </w:t>
      </w:r>
      <w:r w:rsidRPr="00F31DF3">
        <w:rPr>
          <w:rFonts w:cstheme="minorHAnsi"/>
          <w:szCs w:val="21"/>
          <w:lang w:eastAsia="ja-JP"/>
        </w:rPr>
        <w:t>own Rx impact of the 3</w:t>
      </w:r>
      <w:r w:rsidRPr="00F31DF3">
        <w:rPr>
          <w:rFonts w:cstheme="minorHAnsi"/>
          <w:szCs w:val="21"/>
          <w:vertAlign w:val="superscript"/>
          <w:lang w:eastAsia="ja-JP"/>
        </w:rPr>
        <w:t>rd</w:t>
      </w:r>
      <w:r w:rsidRPr="00F31DF3">
        <w:rPr>
          <w:rFonts w:cstheme="minorHAnsi"/>
          <w:szCs w:val="21"/>
          <w:lang w:eastAsia="ja-JP"/>
        </w:rPr>
        <w:t xml:space="preserve"> band is </w:t>
      </w:r>
      <w:r w:rsidRPr="00F31DF3">
        <w:rPr>
          <w:rFonts w:cstheme="minorHAnsi"/>
          <w:szCs w:val="21"/>
          <w:lang w:eastAsia="zh-CN"/>
        </w:rPr>
        <w:t xml:space="preserve">shown as </w:t>
      </w:r>
      <w:r w:rsidRPr="00F31DF3">
        <w:rPr>
          <w:rFonts w:cstheme="minorHAnsi"/>
          <w:szCs w:val="21"/>
          <w:lang w:eastAsia="ja-JP"/>
        </w:rPr>
        <w:t>the followings</w:t>
      </w:r>
      <w:r>
        <w:rPr>
          <w:rFonts w:cstheme="minorHAnsi"/>
          <w:szCs w:val="21"/>
          <w:lang w:eastAsia="ja-JP"/>
        </w:rPr>
        <w:t>:</w:t>
      </w:r>
    </w:p>
    <w:p w14:paraId="28C60BAD" w14:textId="77777777" w:rsidR="00FA1E66" w:rsidRDefault="00FA1E66" w:rsidP="00FA1E66">
      <w:pPr>
        <w:overflowPunct w:val="0"/>
        <w:autoSpaceDE w:val="0"/>
        <w:autoSpaceDN w:val="0"/>
        <w:adjustRightInd w:val="0"/>
        <w:ind w:leftChars="180" w:left="658" w:hangingChars="149" w:hanging="298"/>
        <w:textAlignment w:val="baseline"/>
        <w:rPr>
          <w:rFonts w:eastAsia="宋体" w:cstheme="minorHAnsi"/>
          <w:szCs w:val="21"/>
        </w:rPr>
      </w:pPr>
      <w:r w:rsidRPr="005315A5">
        <w:rPr>
          <w:rFonts w:eastAsia="Times New Roman"/>
          <w:iCs/>
        </w:rPr>
        <w:lastRenderedPageBreak/>
        <w:t xml:space="preserve">–   </w:t>
      </w:r>
      <w:r>
        <w:rPr>
          <w:rFonts w:eastAsia="Times New Roman"/>
          <w:iCs/>
        </w:rPr>
        <w:t>2</w:t>
      </w:r>
      <w:r w:rsidRPr="009E3E8E">
        <w:rPr>
          <w:rFonts w:eastAsia="Times New Roman"/>
          <w:iCs/>
          <w:vertAlign w:val="superscript"/>
        </w:rPr>
        <w:t>nd</w:t>
      </w:r>
      <w:r>
        <w:rPr>
          <w:rFonts w:eastAsia="Times New Roman"/>
          <w:iCs/>
        </w:rPr>
        <w:t xml:space="preserve"> and 3</w:t>
      </w:r>
      <w:r>
        <w:rPr>
          <w:rFonts w:eastAsia="Times New Roman"/>
          <w:iCs/>
          <w:vertAlign w:val="superscript"/>
        </w:rPr>
        <w:t>rd</w:t>
      </w:r>
      <w:r>
        <w:rPr>
          <w:rFonts w:eastAsia="Times New Roman"/>
          <w:iCs/>
        </w:rPr>
        <w:t xml:space="preserve"> </w:t>
      </w:r>
      <w:r w:rsidRPr="00F31DF3">
        <w:rPr>
          <w:rFonts w:cstheme="minorHAnsi"/>
          <w:szCs w:val="21"/>
          <w:lang w:eastAsia="ko-KR"/>
        </w:rPr>
        <w:t xml:space="preserve">order IMD generated by dual uplink of Band </w:t>
      </w:r>
      <w:r>
        <w:rPr>
          <w:rFonts w:eastAsia="宋体" w:cstheme="minorHAnsi"/>
          <w:szCs w:val="21"/>
        </w:rPr>
        <w:t>n41</w:t>
      </w:r>
      <w:r w:rsidRPr="00F31DF3">
        <w:rPr>
          <w:rFonts w:cstheme="minorHAnsi"/>
          <w:szCs w:val="21"/>
          <w:lang w:eastAsia="ko-KR"/>
        </w:rPr>
        <w:t xml:space="preserve"> + Band n</w:t>
      </w:r>
      <w:r>
        <w:rPr>
          <w:rFonts w:eastAsia="宋体" w:cstheme="minorHAnsi"/>
          <w:szCs w:val="21"/>
        </w:rPr>
        <w:t>66</w:t>
      </w:r>
      <w:r w:rsidRPr="00F31DF3">
        <w:rPr>
          <w:rFonts w:cstheme="minorHAnsi"/>
          <w:szCs w:val="21"/>
          <w:lang w:eastAsia="ko-KR"/>
        </w:rPr>
        <w:t xml:space="preserve"> may fall into own Rx of </w:t>
      </w:r>
      <w:r w:rsidRPr="00F31DF3">
        <w:rPr>
          <w:rFonts w:eastAsia="宋体" w:cstheme="minorHAnsi"/>
          <w:szCs w:val="21"/>
        </w:rPr>
        <w:t>B</w:t>
      </w:r>
      <w:r w:rsidRPr="00F31DF3">
        <w:rPr>
          <w:rFonts w:cstheme="minorHAnsi"/>
          <w:szCs w:val="21"/>
          <w:lang w:eastAsia="ko-KR"/>
        </w:rPr>
        <w:t xml:space="preserve">and </w:t>
      </w:r>
      <w:r>
        <w:rPr>
          <w:rFonts w:eastAsia="宋体" w:cstheme="minorHAnsi"/>
          <w:szCs w:val="21"/>
        </w:rPr>
        <w:t>n85.</w:t>
      </w:r>
    </w:p>
    <w:p w14:paraId="50BAAE02" w14:textId="77777777" w:rsidR="00FA1E66" w:rsidRPr="00B11D45" w:rsidRDefault="00FA1E66" w:rsidP="00FA1E66">
      <w:pPr>
        <w:overflowPunct w:val="0"/>
        <w:autoSpaceDE w:val="0"/>
        <w:autoSpaceDN w:val="0"/>
        <w:adjustRightInd w:val="0"/>
        <w:ind w:leftChars="180" w:left="658" w:hangingChars="149" w:hanging="298"/>
        <w:textAlignment w:val="baseline"/>
        <w:rPr>
          <w:rFonts w:eastAsia="宋体" w:cstheme="minorHAnsi"/>
          <w:szCs w:val="21"/>
        </w:rPr>
      </w:pPr>
      <w:r w:rsidRPr="005315A5">
        <w:rPr>
          <w:rFonts w:eastAsia="Times New Roman"/>
          <w:iCs/>
        </w:rPr>
        <w:t xml:space="preserve">–   </w:t>
      </w:r>
      <w:r>
        <w:rPr>
          <w:rFonts w:eastAsia="Times New Roman"/>
          <w:iCs/>
        </w:rPr>
        <w:t>2</w:t>
      </w:r>
      <w:r w:rsidRPr="009E3E8E">
        <w:rPr>
          <w:rFonts w:eastAsia="Times New Roman"/>
          <w:iCs/>
          <w:vertAlign w:val="superscript"/>
        </w:rPr>
        <w:t>nd</w:t>
      </w:r>
      <w:r>
        <w:rPr>
          <w:rFonts w:eastAsia="Times New Roman"/>
          <w:iCs/>
        </w:rPr>
        <w:t xml:space="preserve"> </w:t>
      </w:r>
      <w:r w:rsidRPr="00F31DF3">
        <w:rPr>
          <w:rFonts w:cstheme="minorHAnsi"/>
          <w:szCs w:val="21"/>
          <w:lang w:eastAsia="ko-KR"/>
        </w:rPr>
        <w:t xml:space="preserve">order IMD generated by dual uplink of Band </w:t>
      </w:r>
      <w:r>
        <w:rPr>
          <w:rFonts w:eastAsia="宋体" w:cstheme="minorHAnsi"/>
          <w:szCs w:val="21"/>
        </w:rPr>
        <w:t>n66</w:t>
      </w:r>
      <w:r w:rsidRPr="00F31DF3">
        <w:rPr>
          <w:rFonts w:cstheme="minorHAnsi"/>
          <w:szCs w:val="21"/>
          <w:lang w:eastAsia="ko-KR"/>
        </w:rPr>
        <w:t xml:space="preserve"> + Band n</w:t>
      </w:r>
      <w:r>
        <w:rPr>
          <w:rFonts w:cstheme="minorHAnsi"/>
          <w:szCs w:val="21"/>
          <w:lang w:eastAsia="ko-KR"/>
        </w:rPr>
        <w:t>8</w:t>
      </w:r>
      <w:r>
        <w:rPr>
          <w:rFonts w:eastAsia="宋体" w:cstheme="minorHAnsi"/>
          <w:szCs w:val="21"/>
        </w:rPr>
        <w:t>5</w:t>
      </w:r>
      <w:r w:rsidRPr="00F31DF3">
        <w:rPr>
          <w:rFonts w:cstheme="minorHAnsi"/>
          <w:szCs w:val="21"/>
          <w:lang w:eastAsia="ko-KR"/>
        </w:rPr>
        <w:t xml:space="preserve"> may fall into own Rx of </w:t>
      </w:r>
      <w:r w:rsidRPr="00F31DF3">
        <w:rPr>
          <w:rFonts w:eastAsia="宋体" w:cstheme="minorHAnsi"/>
          <w:szCs w:val="21"/>
        </w:rPr>
        <w:t>B</w:t>
      </w:r>
      <w:r w:rsidRPr="00F31DF3">
        <w:rPr>
          <w:rFonts w:cstheme="minorHAnsi"/>
          <w:szCs w:val="21"/>
          <w:lang w:eastAsia="ko-KR"/>
        </w:rPr>
        <w:t xml:space="preserve">and </w:t>
      </w:r>
      <w:r>
        <w:rPr>
          <w:rFonts w:eastAsia="宋体" w:cstheme="minorHAnsi"/>
          <w:szCs w:val="21"/>
        </w:rPr>
        <w:t>n41.</w:t>
      </w:r>
    </w:p>
    <w:p w14:paraId="722197F6" w14:textId="33796E89" w:rsidR="00FA1E66" w:rsidRDefault="004D5DA9" w:rsidP="00FA1E66">
      <w:pPr>
        <w:pStyle w:val="41"/>
      </w:pPr>
      <w:bookmarkStart w:id="565" w:name="_Toc129108898"/>
      <w:bookmarkStart w:id="566" w:name="_Toc136288499"/>
      <w:r>
        <w:rPr>
          <w:rFonts w:hint="eastAsia"/>
        </w:rPr>
        <w:t>5.</w:t>
      </w:r>
      <w:r>
        <w:t>53</w:t>
      </w:r>
      <w:r w:rsidR="00FA1E66">
        <w:rPr>
          <w:rFonts w:hint="eastAsia"/>
        </w:rPr>
        <w:t>.</w:t>
      </w:r>
      <w:r w:rsidR="00FA1E66">
        <w:t>2.2</w:t>
      </w:r>
      <w:r w:rsidR="00FA1E66">
        <w:rPr>
          <w:rFonts w:hint="eastAsia"/>
        </w:rPr>
        <w:tab/>
        <w:t>REFSENS requirements</w:t>
      </w:r>
      <w:bookmarkEnd w:id="565"/>
      <w:bookmarkEnd w:id="566"/>
    </w:p>
    <w:p w14:paraId="0DCFAAC9" w14:textId="755DDB60" w:rsidR="00FA1E66" w:rsidRPr="00E21E87" w:rsidRDefault="00FA1E66" w:rsidP="006A0293">
      <w:pPr>
        <w:pStyle w:val="af1"/>
      </w:pPr>
      <w:r w:rsidRPr="00E21E87">
        <w:t xml:space="preserve">Table </w:t>
      </w:r>
      <w:r w:rsidR="004D5DA9" w:rsidRPr="006A0293">
        <w:t>5.53</w:t>
      </w:r>
      <w:r w:rsidRPr="006A0293">
        <w:t>.2.2</w:t>
      </w:r>
      <w:r>
        <w:rPr>
          <w:rFonts w:hint="eastAsia"/>
        </w:rPr>
        <w:t>-1</w:t>
      </w:r>
      <w:r w:rsidRPr="00E21E87">
        <w:t xml:space="preserve"> lists</w:t>
      </w:r>
      <w:r w:rsidRPr="00E21E87">
        <w:rPr>
          <w:rFonts w:hint="eastAsia"/>
        </w:rPr>
        <w:t xml:space="preserve"> </w:t>
      </w:r>
      <w:r w:rsidRPr="00E21E87">
        <w:t xml:space="preserve">the </w:t>
      </w:r>
      <w:r w:rsidRPr="00E21E87">
        <w:rPr>
          <w:rFonts w:hint="eastAsia"/>
        </w:rPr>
        <w:t>MSD required for the cases that IMD interference fall into the own 3</w:t>
      </w:r>
      <w:r w:rsidRPr="006A0293">
        <w:t>rd</w:t>
      </w:r>
      <w:r w:rsidRPr="00E21E87">
        <w:rPr>
          <w:rFonts w:hint="eastAsia"/>
        </w:rPr>
        <w:t xml:space="preserve"> Rx frequency band. </w:t>
      </w:r>
      <w:r w:rsidRPr="00E21E87">
        <w:t xml:space="preserve">The MSD values for </w:t>
      </w:r>
      <w:r w:rsidRPr="009516D7">
        <w:t xml:space="preserve">DC_12A-66A_n41A </w:t>
      </w:r>
      <w:r>
        <w:t xml:space="preserve">and </w:t>
      </w:r>
      <w:r w:rsidRPr="006A0293">
        <w:t xml:space="preserve">DC_7A-13A_n25A </w:t>
      </w:r>
      <w:r w:rsidRPr="00E21E87">
        <w:t>are reused.</w:t>
      </w:r>
    </w:p>
    <w:p w14:paraId="72D7A294" w14:textId="77777777" w:rsidR="00FA1E66" w:rsidRPr="00F31DF3" w:rsidRDefault="00FA1E66" w:rsidP="00FA1E66">
      <w:pPr>
        <w:pStyle w:val="TAC"/>
        <w:jc w:val="left"/>
        <w:rPr>
          <w:szCs w:val="21"/>
        </w:rPr>
      </w:pPr>
    </w:p>
    <w:p w14:paraId="5585057F" w14:textId="3E315767" w:rsidR="00FA1E66" w:rsidRPr="00A20126" w:rsidRDefault="00FA1E66" w:rsidP="00FA1E66">
      <w:pPr>
        <w:pStyle w:val="TH"/>
        <w:rPr>
          <w:rFonts w:cs="Arial"/>
        </w:rPr>
      </w:pPr>
      <w:r w:rsidRPr="00AC4AB0">
        <w:rPr>
          <w:rFonts w:cs="Arial"/>
        </w:rPr>
        <w:t xml:space="preserve">Table </w:t>
      </w:r>
      <w:r w:rsidR="004D5DA9">
        <w:rPr>
          <w:rFonts w:cs="Arial"/>
        </w:rPr>
        <w:t>5.53</w:t>
      </w:r>
      <w:r w:rsidRPr="00A20126">
        <w:rPr>
          <w:rFonts w:cs="Arial"/>
        </w:rPr>
        <w:t>.2.2-1: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FA1E66" w14:paraId="4523FFF1" w14:textId="77777777" w:rsidTr="001471C7">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tcPr>
          <w:p w14:paraId="6B30AB2E" w14:textId="77777777" w:rsidR="00FA1E66" w:rsidRDefault="00FA1E66" w:rsidP="001471C7">
            <w:pPr>
              <w:pStyle w:val="TAH"/>
            </w:pPr>
            <w:r>
              <w:t>Band / Channel bandwidth / N</w:t>
            </w:r>
            <w:r>
              <w:rPr>
                <w:vertAlign w:val="subscript"/>
              </w:rPr>
              <w:t>RB</w:t>
            </w:r>
            <w:r>
              <w:t xml:space="preserve"> / Duplex mode</w:t>
            </w:r>
          </w:p>
        </w:tc>
      </w:tr>
      <w:tr w:rsidR="00FA1E66" w14:paraId="31C48F96" w14:textId="77777777" w:rsidTr="001471C7">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11EA0B0" w14:textId="77777777" w:rsidR="00FA1E66" w:rsidRDefault="00FA1E66" w:rsidP="001471C7">
            <w:pPr>
              <w:pStyle w:val="TAH"/>
            </w:pPr>
            <w:r>
              <w:t xml:space="preserve">NR </w:t>
            </w:r>
            <w:r>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F073523" w14:textId="77777777" w:rsidR="00FA1E66" w:rsidRDefault="00FA1E66" w:rsidP="001471C7">
            <w:pPr>
              <w:pStyle w:val="TAH"/>
            </w:pPr>
            <w:r>
              <w:t>NR band</w:t>
            </w:r>
          </w:p>
        </w:tc>
        <w:tc>
          <w:tcPr>
            <w:tcW w:w="960" w:type="dxa"/>
            <w:tcBorders>
              <w:top w:val="single" w:sz="4" w:space="0" w:color="auto"/>
              <w:left w:val="single" w:sz="4" w:space="0" w:color="auto"/>
              <w:bottom w:val="single" w:sz="4" w:space="0" w:color="auto"/>
              <w:right w:val="single" w:sz="4" w:space="0" w:color="auto"/>
            </w:tcBorders>
          </w:tcPr>
          <w:p w14:paraId="328E5835" w14:textId="77777777" w:rsidR="00FA1E66" w:rsidRDefault="00FA1E66" w:rsidP="001471C7">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19DAB097" w14:textId="77777777" w:rsidR="00FA1E66" w:rsidRDefault="00FA1E66" w:rsidP="001471C7">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75B54155" w14:textId="77777777" w:rsidR="00FA1E66" w:rsidRDefault="00FA1E66" w:rsidP="001471C7">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459847B9" w14:textId="77777777" w:rsidR="00FA1E66" w:rsidRDefault="00FA1E66" w:rsidP="001471C7">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7E046922" w14:textId="77777777" w:rsidR="00FA1E66" w:rsidRDefault="00FA1E66" w:rsidP="001471C7">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0A4230E5" w14:textId="77777777" w:rsidR="00FA1E66" w:rsidRDefault="00FA1E66" w:rsidP="001471C7">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285A7844" w14:textId="77777777" w:rsidR="00FA1E66" w:rsidRDefault="00FA1E66" w:rsidP="001471C7">
            <w:pPr>
              <w:pStyle w:val="TAH"/>
            </w:pPr>
            <w:r>
              <w:t>Source of IMD</w:t>
            </w:r>
          </w:p>
        </w:tc>
      </w:tr>
      <w:tr w:rsidR="00FA1E66" w14:paraId="1500A789" w14:textId="77777777" w:rsidTr="001471C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CC540E3" w14:textId="77777777" w:rsidR="00FA1E66" w:rsidRDefault="00FA1E66" w:rsidP="001471C7">
            <w:pPr>
              <w:pStyle w:val="TAC"/>
              <w:rPr>
                <w:lang w:eastAsia="zh-CN"/>
              </w:rPr>
            </w:pPr>
            <w:r w:rsidRPr="00C8045A">
              <w:rPr>
                <w:rFonts w:eastAsia="宋体"/>
                <w:lang w:eastAsia="zh-CN"/>
              </w:rPr>
              <w:t>CA_n</w:t>
            </w:r>
            <w:r>
              <w:rPr>
                <w:rFonts w:eastAsia="宋体"/>
                <w:lang w:eastAsia="zh-CN"/>
              </w:rPr>
              <w:t>41</w:t>
            </w:r>
            <w:r w:rsidRPr="00C8045A">
              <w:rPr>
                <w:rFonts w:eastAsia="宋体"/>
                <w:lang w:eastAsia="zh-CN"/>
              </w:rPr>
              <w:t>-n</w:t>
            </w:r>
            <w:r>
              <w:rPr>
                <w:rFonts w:eastAsia="宋体"/>
                <w:lang w:eastAsia="zh-CN"/>
              </w:rPr>
              <w:t>66</w:t>
            </w:r>
            <w:r w:rsidRPr="00C8045A">
              <w:rPr>
                <w:rFonts w:eastAsia="宋体"/>
                <w:lang w:eastAsia="zh-CN"/>
              </w:rPr>
              <w:t>-n85</w:t>
            </w:r>
          </w:p>
        </w:tc>
        <w:tc>
          <w:tcPr>
            <w:tcW w:w="1146" w:type="dxa"/>
            <w:tcBorders>
              <w:top w:val="single" w:sz="4" w:space="0" w:color="auto"/>
              <w:left w:val="single" w:sz="4" w:space="0" w:color="auto"/>
              <w:right w:val="single" w:sz="4" w:space="0" w:color="auto"/>
            </w:tcBorders>
          </w:tcPr>
          <w:p w14:paraId="165724AD" w14:textId="77777777" w:rsidR="00FA1E66" w:rsidRDefault="00FA1E66" w:rsidP="001471C7">
            <w:pPr>
              <w:pStyle w:val="TAC"/>
              <w:rPr>
                <w:lang w:eastAsia="zh-CN"/>
              </w:rPr>
            </w:pPr>
            <w:r>
              <w:rPr>
                <w:lang w:eastAsia="zh-CN"/>
              </w:rPr>
              <w:t>n41</w:t>
            </w:r>
          </w:p>
        </w:tc>
        <w:tc>
          <w:tcPr>
            <w:tcW w:w="960" w:type="dxa"/>
            <w:tcBorders>
              <w:top w:val="single" w:sz="4" w:space="0" w:color="auto"/>
              <w:left w:val="single" w:sz="4" w:space="0" w:color="auto"/>
              <w:right w:val="single" w:sz="4" w:space="0" w:color="auto"/>
            </w:tcBorders>
            <w:vAlign w:val="center"/>
          </w:tcPr>
          <w:p w14:paraId="2826BD04" w14:textId="77777777" w:rsidR="00FA1E66" w:rsidRPr="002125B5" w:rsidRDefault="00FA1E66" w:rsidP="001471C7">
            <w:pPr>
              <w:pStyle w:val="TAC"/>
              <w:rPr>
                <w:lang w:eastAsia="zh-CN"/>
              </w:rPr>
            </w:pPr>
            <w:r>
              <w:rPr>
                <w:lang w:eastAsia="zh-CN"/>
              </w:rPr>
              <w:t>2498.5</w:t>
            </w:r>
          </w:p>
        </w:tc>
        <w:tc>
          <w:tcPr>
            <w:tcW w:w="964" w:type="dxa"/>
            <w:tcBorders>
              <w:top w:val="single" w:sz="4" w:space="0" w:color="auto"/>
              <w:left w:val="single" w:sz="4" w:space="0" w:color="auto"/>
              <w:right w:val="single" w:sz="4" w:space="0" w:color="auto"/>
            </w:tcBorders>
          </w:tcPr>
          <w:p w14:paraId="712E16D2" w14:textId="77777777" w:rsidR="00FA1E66" w:rsidRPr="002125B5" w:rsidRDefault="00FA1E66" w:rsidP="001471C7">
            <w:pPr>
              <w:pStyle w:val="TAC"/>
              <w:rPr>
                <w:lang w:eastAsia="zh-CN"/>
              </w:rPr>
            </w:pPr>
            <w:r>
              <w:rPr>
                <w:lang w:eastAsia="zh-CN"/>
              </w:rPr>
              <w:t>5</w:t>
            </w:r>
          </w:p>
        </w:tc>
        <w:tc>
          <w:tcPr>
            <w:tcW w:w="960" w:type="dxa"/>
            <w:tcBorders>
              <w:top w:val="single" w:sz="4" w:space="0" w:color="auto"/>
              <w:left w:val="single" w:sz="4" w:space="0" w:color="auto"/>
              <w:right w:val="single" w:sz="4" w:space="0" w:color="auto"/>
            </w:tcBorders>
          </w:tcPr>
          <w:p w14:paraId="102E645D" w14:textId="77777777" w:rsidR="00FA1E66" w:rsidRPr="002125B5" w:rsidRDefault="00FA1E66" w:rsidP="001471C7">
            <w:pPr>
              <w:pStyle w:val="TAC"/>
              <w:rPr>
                <w:lang w:eastAsia="zh-CN"/>
              </w:rPr>
            </w:pPr>
            <w:r>
              <w:rPr>
                <w:lang w:eastAsia="zh-CN"/>
              </w:rPr>
              <w:t>25</w:t>
            </w:r>
          </w:p>
        </w:tc>
        <w:tc>
          <w:tcPr>
            <w:tcW w:w="960" w:type="dxa"/>
            <w:tcBorders>
              <w:top w:val="single" w:sz="4" w:space="0" w:color="auto"/>
              <w:left w:val="single" w:sz="4" w:space="0" w:color="auto"/>
              <w:right w:val="single" w:sz="4" w:space="0" w:color="auto"/>
            </w:tcBorders>
          </w:tcPr>
          <w:p w14:paraId="5ECCF0D1" w14:textId="77777777" w:rsidR="00FA1E66" w:rsidRPr="002125B5" w:rsidRDefault="00FA1E66" w:rsidP="001471C7">
            <w:pPr>
              <w:pStyle w:val="TAC"/>
              <w:rPr>
                <w:lang w:eastAsia="zh-CN"/>
              </w:rPr>
            </w:pPr>
            <w:r>
              <w:rPr>
                <w:lang w:eastAsia="zh-CN"/>
              </w:rPr>
              <w:t>2498.5</w:t>
            </w:r>
          </w:p>
        </w:tc>
        <w:tc>
          <w:tcPr>
            <w:tcW w:w="977" w:type="dxa"/>
            <w:tcBorders>
              <w:top w:val="single" w:sz="4" w:space="0" w:color="auto"/>
              <w:left w:val="single" w:sz="4" w:space="0" w:color="auto"/>
              <w:bottom w:val="single" w:sz="4" w:space="0" w:color="auto"/>
              <w:right w:val="single" w:sz="4" w:space="0" w:color="auto"/>
            </w:tcBorders>
          </w:tcPr>
          <w:p w14:paraId="773F6221" w14:textId="77777777" w:rsidR="00FA1E66" w:rsidRPr="002125B5" w:rsidRDefault="00FA1E66" w:rsidP="001471C7">
            <w:pPr>
              <w:pStyle w:val="TAC"/>
              <w:rPr>
                <w:lang w:eastAsia="zh-CN"/>
              </w:rPr>
            </w:pPr>
            <w:r>
              <w:rPr>
                <w:lang w:eastAsia="zh-CN"/>
              </w:rPr>
              <w:t>27.6</w:t>
            </w:r>
          </w:p>
        </w:tc>
        <w:tc>
          <w:tcPr>
            <w:tcW w:w="828" w:type="dxa"/>
            <w:tcBorders>
              <w:top w:val="single" w:sz="4" w:space="0" w:color="auto"/>
              <w:left w:val="single" w:sz="4" w:space="0" w:color="auto"/>
              <w:right w:val="single" w:sz="4" w:space="0" w:color="auto"/>
            </w:tcBorders>
          </w:tcPr>
          <w:p w14:paraId="55A494E2" w14:textId="77777777" w:rsidR="00FA1E66" w:rsidRPr="002125B5" w:rsidRDefault="00FA1E66" w:rsidP="001471C7">
            <w:pPr>
              <w:pStyle w:val="TAC"/>
              <w:rPr>
                <w:lang w:eastAsia="zh-CN"/>
              </w:rPr>
            </w:pPr>
            <w:r>
              <w:rPr>
                <w:rFonts w:cs="Arial"/>
              </w:rPr>
              <w:t>T</w:t>
            </w:r>
            <w:r w:rsidRPr="008B0DDD">
              <w:rPr>
                <w:rFonts w:cs="Arial"/>
              </w:rPr>
              <w:t>DD</w:t>
            </w:r>
          </w:p>
        </w:tc>
        <w:tc>
          <w:tcPr>
            <w:tcW w:w="1057" w:type="dxa"/>
            <w:tcBorders>
              <w:top w:val="single" w:sz="4" w:space="0" w:color="auto"/>
              <w:left w:val="single" w:sz="4" w:space="0" w:color="auto"/>
              <w:right w:val="single" w:sz="4" w:space="0" w:color="auto"/>
            </w:tcBorders>
            <w:vAlign w:val="center"/>
          </w:tcPr>
          <w:p w14:paraId="25F0768C" w14:textId="77777777" w:rsidR="00FA1E66" w:rsidRPr="00EC198F" w:rsidRDefault="00FA1E66" w:rsidP="001471C7">
            <w:pPr>
              <w:pStyle w:val="TAC"/>
              <w:rPr>
                <w:vertAlign w:val="superscript"/>
                <w:lang w:eastAsia="zh-CN"/>
              </w:rPr>
            </w:pPr>
            <w:r>
              <w:rPr>
                <w:lang w:eastAsia="ja-JP"/>
              </w:rPr>
              <w:t>IMD</w:t>
            </w:r>
            <w:r>
              <w:t>2</w:t>
            </w:r>
          </w:p>
        </w:tc>
      </w:tr>
      <w:tr w:rsidR="00FA1E66" w14:paraId="5D06717E" w14:textId="77777777" w:rsidTr="001471C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52801F8" w14:textId="77777777" w:rsidR="00FA1E66" w:rsidRDefault="00FA1E66" w:rsidP="001471C7">
            <w:pPr>
              <w:pStyle w:val="TAC"/>
              <w:rPr>
                <w:lang w:eastAsia="zh-CN"/>
              </w:rPr>
            </w:pPr>
          </w:p>
        </w:tc>
        <w:tc>
          <w:tcPr>
            <w:tcW w:w="1146" w:type="dxa"/>
            <w:tcBorders>
              <w:top w:val="single" w:sz="4" w:space="0" w:color="auto"/>
              <w:left w:val="single" w:sz="4" w:space="0" w:color="auto"/>
              <w:right w:val="single" w:sz="4" w:space="0" w:color="auto"/>
            </w:tcBorders>
            <w:vAlign w:val="center"/>
          </w:tcPr>
          <w:p w14:paraId="7AE060B4" w14:textId="77777777" w:rsidR="00FA1E66" w:rsidRDefault="00FA1E66" w:rsidP="001471C7">
            <w:pPr>
              <w:pStyle w:val="TAC"/>
              <w:rPr>
                <w:lang w:eastAsia="zh-CN"/>
              </w:rPr>
            </w:pPr>
            <w:r>
              <w:rPr>
                <w:lang w:eastAsia="zh-CN"/>
              </w:rPr>
              <w:t>n66</w:t>
            </w:r>
          </w:p>
        </w:tc>
        <w:tc>
          <w:tcPr>
            <w:tcW w:w="960" w:type="dxa"/>
            <w:tcBorders>
              <w:top w:val="single" w:sz="4" w:space="0" w:color="auto"/>
              <w:left w:val="single" w:sz="4" w:space="0" w:color="auto"/>
              <w:right w:val="single" w:sz="4" w:space="0" w:color="auto"/>
            </w:tcBorders>
            <w:vAlign w:val="center"/>
          </w:tcPr>
          <w:p w14:paraId="0CEAE2E3" w14:textId="77777777" w:rsidR="00FA1E66" w:rsidRPr="002125B5" w:rsidRDefault="00FA1E66" w:rsidP="001471C7">
            <w:pPr>
              <w:pStyle w:val="TAC"/>
              <w:rPr>
                <w:lang w:eastAsia="zh-CN"/>
              </w:rPr>
            </w:pPr>
            <w:r>
              <w:rPr>
                <w:lang w:eastAsia="zh-CN"/>
              </w:rPr>
              <w:t>1777.5</w:t>
            </w:r>
          </w:p>
        </w:tc>
        <w:tc>
          <w:tcPr>
            <w:tcW w:w="964" w:type="dxa"/>
            <w:tcBorders>
              <w:top w:val="single" w:sz="4" w:space="0" w:color="auto"/>
              <w:left w:val="single" w:sz="4" w:space="0" w:color="auto"/>
              <w:right w:val="single" w:sz="4" w:space="0" w:color="auto"/>
            </w:tcBorders>
            <w:vAlign w:val="center"/>
          </w:tcPr>
          <w:p w14:paraId="2A0EDDEE" w14:textId="77777777" w:rsidR="00FA1E66" w:rsidRPr="002125B5" w:rsidRDefault="00FA1E66" w:rsidP="001471C7">
            <w:pPr>
              <w:pStyle w:val="TAC"/>
              <w:rPr>
                <w:lang w:eastAsia="zh-CN"/>
              </w:rPr>
            </w:pPr>
            <w:r>
              <w:rPr>
                <w:lang w:eastAsia="zh-CN"/>
              </w:rPr>
              <w:t>5</w:t>
            </w:r>
          </w:p>
        </w:tc>
        <w:tc>
          <w:tcPr>
            <w:tcW w:w="960" w:type="dxa"/>
            <w:tcBorders>
              <w:top w:val="single" w:sz="4" w:space="0" w:color="auto"/>
              <w:left w:val="single" w:sz="4" w:space="0" w:color="auto"/>
              <w:right w:val="single" w:sz="4" w:space="0" w:color="auto"/>
            </w:tcBorders>
          </w:tcPr>
          <w:p w14:paraId="1764C789" w14:textId="77777777" w:rsidR="00FA1E66" w:rsidRPr="002125B5" w:rsidRDefault="00FA1E66" w:rsidP="001471C7">
            <w:pPr>
              <w:pStyle w:val="TAC"/>
              <w:rPr>
                <w:lang w:eastAsia="zh-CN"/>
              </w:rPr>
            </w:pPr>
            <w:r w:rsidRPr="006D1613">
              <w:rPr>
                <w:lang w:eastAsia="zh-CN"/>
              </w:rPr>
              <w:t>25</w:t>
            </w:r>
          </w:p>
        </w:tc>
        <w:tc>
          <w:tcPr>
            <w:tcW w:w="960" w:type="dxa"/>
            <w:tcBorders>
              <w:top w:val="single" w:sz="4" w:space="0" w:color="auto"/>
              <w:left w:val="single" w:sz="4" w:space="0" w:color="auto"/>
              <w:right w:val="single" w:sz="4" w:space="0" w:color="auto"/>
            </w:tcBorders>
            <w:vAlign w:val="center"/>
          </w:tcPr>
          <w:p w14:paraId="10477E9B" w14:textId="77777777" w:rsidR="00FA1E66" w:rsidRPr="002125B5" w:rsidRDefault="00FA1E66" w:rsidP="001471C7">
            <w:pPr>
              <w:pStyle w:val="TAC"/>
              <w:rPr>
                <w:lang w:eastAsia="zh-CN"/>
              </w:rPr>
            </w:pPr>
            <w:r>
              <w:rPr>
                <w:lang w:eastAsia="zh-CN"/>
              </w:rPr>
              <w:t>2197.5</w:t>
            </w:r>
          </w:p>
        </w:tc>
        <w:tc>
          <w:tcPr>
            <w:tcW w:w="977" w:type="dxa"/>
            <w:tcBorders>
              <w:top w:val="single" w:sz="4" w:space="0" w:color="auto"/>
              <w:left w:val="single" w:sz="4" w:space="0" w:color="auto"/>
              <w:bottom w:val="single" w:sz="4" w:space="0" w:color="auto"/>
              <w:right w:val="single" w:sz="4" w:space="0" w:color="auto"/>
            </w:tcBorders>
            <w:vAlign w:val="center"/>
          </w:tcPr>
          <w:p w14:paraId="21D0BDC1" w14:textId="77777777" w:rsidR="00FA1E66" w:rsidRPr="002125B5" w:rsidRDefault="00FA1E66" w:rsidP="001471C7">
            <w:pPr>
              <w:pStyle w:val="TAC"/>
              <w:rPr>
                <w:lang w:eastAsia="zh-CN"/>
              </w:rPr>
            </w:pPr>
            <w:r>
              <w:rPr>
                <w:rFonts w:eastAsia="Malgun Gothic"/>
                <w:lang w:eastAsia="ko-KR"/>
              </w:rPr>
              <w:t>N/A</w:t>
            </w:r>
          </w:p>
        </w:tc>
        <w:tc>
          <w:tcPr>
            <w:tcW w:w="828" w:type="dxa"/>
            <w:tcBorders>
              <w:top w:val="single" w:sz="4" w:space="0" w:color="auto"/>
              <w:left w:val="single" w:sz="4" w:space="0" w:color="auto"/>
              <w:right w:val="single" w:sz="4" w:space="0" w:color="auto"/>
            </w:tcBorders>
          </w:tcPr>
          <w:p w14:paraId="600C467D" w14:textId="77777777" w:rsidR="00FA1E66" w:rsidRPr="002125B5" w:rsidRDefault="00FA1E66" w:rsidP="001471C7">
            <w:pPr>
              <w:pStyle w:val="TAC"/>
              <w:rPr>
                <w:lang w:eastAsia="zh-CN"/>
              </w:rPr>
            </w:pPr>
            <w:r w:rsidRPr="008B0DDD">
              <w:rPr>
                <w:rFonts w:cs="Arial"/>
              </w:rPr>
              <w:t>FDD</w:t>
            </w:r>
          </w:p>
        </w:tc>
        <w:tc>
          <w:tcPr>
            <w:tcW w:w="1057" w:type="dxa"/>
            <w:tcBorders>
              <w:top w:val="single" w:sz="4" w:space="0" w:color="auto"/>
              <w:left w:val="single" w:sz="4" w:space="0" w:color="auto"/>
              <w:right w:val="single" w:sz="4" w:space="0" w:color="auto"/>
            </w:tcBorders>
            <w:vAlign w:val="center"/>
          </w:tcPr>
          <w:p w14:paraId="51F91E26" w14:textId="77777777" w:rsidR="00FA1E66" w:rsidRPr="002125B5" w:rsidRDefault="00FA1E66" w:rsidP="001471C7">
            <w:pPr>
              <w:pStyle w:val="TAC"/>
              <w:rPr>
                <w:lang w:eastAsia="zh-CN"/>
              </w:rPr>
            </w:pPr>
            <w:r>
              <w:rPr>
                <w:rFonts w:eastAsia="Malgun Gothic"/>
                <w:lang w:eastAsia="ko-KR"/>
              </w:rPr>
              <w:t>N/A</w:t>
            </w:r>
          </w:p>
        </w:tc>
      </w:tr>
      <w:tr w:rsidR="00FA1E66" w14:paraId="40B8D480" w14:textId="77777777" w:rsidTr="001471C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B3CD8DF" w14:textId="77777777" w:rsidR="00FA1E66" w:rsidRDefault="00FA1E66" w:rsidP="001471C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58C4A5" w14:textId="77777777" w:rsidR="00FA1E66" w:rsidRDefault="00FA1E66" w:rsidP="001471C7">
            <w:pPr>
              <w:pStyle w:val="TAC"/>
              <w:rPr>
                <w:lang w:eastAsia="zh-CN"/>
              </w:rPr>
            </w:pPr>
            <w:r>
              <w:rPr>
                <w:lang w:eastAsia="zh-CN"/>
              </w:rPr>
              <w:t>n85</w:t>
            </w:r>
          </w:p>
        </w:tc>
        <w:tc>
          <w:tcPr>
            <w:tcW w:w="960" w:type="dxa"/>
            <w:tcBorders>
              <w:top w:val="single" w:sz="4" w:space="0" w:color="auto"/>
              <w:left w:val="single" w:sz="4" w:space="0" w:color="auto"/>
              <w:bottom w:val="single" w:sz="4" w:space="0" w:color="auto"/>
              <w:right w:val="single" w:sz="4" w:space="0" w:color="auto"/>
            </w:tcBorders>
            <w:vAlign w:val="center"/>
          </w:tcPr>
          <w:p w14:paraId="107CBB6C" w14:textId="77777777" w:rsidR="00FA1E66" w:rsidRPr="002125B5" w:rsidRDefault="00FA1E66" w:rsidP="001471C7">
            <w:pPr>
              <w:pStyle w:val="TAC"/>
              <w:rPr>
                <w:lang w:eastAsia="zh-CN"/>
              </w:rPr>
            </w:pPr>
            <w:r>
              <w:rPr>
                <w:lang w:eastAsia="zh-CN"/>
              </w:rPr>
              <w:t>713.5</w:t>
            </w:r>
          </w:p>
        </w:tc>
        <w:tc>
          <w:tcPr>
            <w:tcW w:w="964" w:type="dxa"/>
            <w:tcBorders>
              <w:top w:val="single" w:sz="4" w:space="0" w:color="auto"/>
              <w:left w:val="single" w:sz="4" w:space="0" w:color="auto"/>
              <w:bottom w:val="single" w:sz="4" w:space="0" w:color="auto"/>
              <w:right w:val="single" w:sz="4" w:space="0" w:color="auto"/>
            </w:tcBorders>
            <w:vAlign w:val="center"/>
          </w:tcPr>
          <w:p w14:paraId="1C2ECAAB" w14:textId="77777777" w:rsidR="00FA1E66" w:rsidRPr="002125B5" w:rsidRDefault="00FA1E66" w:rsidP="001471C7">
            <w:pPr>
              <w:pStyle w:val="TAC"/>
              <w:rPr>
                <w:lang w:eastAsia="zh-CN"/>
              </w:rPr>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A21D0F2" w14:textId="77777777" w:rsidR="00FA1E66" w:rsidRPr="002125B5" w:rsidRDefault="00FA1E66" w:rsidP="001471C7">
            <w:pPr>
              <w:pStyle w:val="TAC"/>
              <w:rPr>
                <w:lang w:eastAsia="zh-CN"/>
              </w:rPr>
            </w:pPr>
            <w:r w:rsidRPr="006D1613">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E59B10E" w14:textId="77777777" w:rsidR="00FA1E66" w:rsidRPr="002125B5" w:rsidRDefault="00FA1E66" w:rsidP="001471C7">
            <w:pPr>
              <w:pStyle w:val="TAC"/>
              <w:rPr>
                <w:lang w:eastAsia="zh-CN"/>
              </w:rPr>
            </w:pPr>
            <w:r>
              <w:rPr>
                <w:lang w:eastAsia="zh-CN"/>
              </w:rPr>
              <w:t>743.5</w:t>
            </w:r>
          </w:p>
        </w:tc>
        <w:tc>
          <w:tcPr>
            <w:tcW w:w="977" w:type="dxa"/>
            <w:tcBorders>
              <w:top w:val="single" w:sz="4" w:space="0" w:color="auto"/>
              <w:left w:val="single" w:sz="4" w:space="0" w:color="auto"/>
              <w:bottom w:val="single" w:sz="4" w:space="0" w:color="auto"/>
              <w:right w:val="single" w:sz="4" w:space="0" w:color="auto"/>
            </w:tcBorders>
            <w:vAlign w:val="center"/>
          </w:tcPr>
          <w:p w14:paraId="21EA1119" w14:textId="77777777" w:rsidR="00FA1E66" w:rsidRPr="002125B5" w:rsidRDefault="00FA1E66" w:rsidP="001471C7">
            <w:pPr>
              <w:pStyle w:val="TAC"/>
              <w:rPr>
                <w:lang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B9EA99A" w14:textId="77777777" w:rsidR="00FA1E66" w:rsidRPr="002125B5" w:rsidRDefault="00FA1E66" w:rsidP="001471C7">
            <w:pPr>
              <w:pStyle w:val="TAC"/>
              <w:rPr>
                <w:lang w:eastAsia="zh-CN"/>
              </w:rPr>
            </w:pPr>
            <w:r w:rsidRPr="008B0DDD">
              <w:rPr>
                <w:rFonts w:cs="Arial"/>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0DD314C" w14:textId="77777777" w:rsidR="00FA1E66" w:rsidRPr="002125B5" w:rsidRDefault="00FA1E66" w:rsidP="001471C7">
            <w:pPr>
              <w:pStyle w:val="TAC"/>
              <w:rPr>
                <w:lang w:eastAsia="zh-CN"/>
              </w:rPr>
            </w:pPr>
            <w:r>
              <w:rPr>
                <w:rFonts w:eastAsia="Malgun Gothic" w:cs="Arial"/>
                <w:kern w:val="2"/>
                <w:szCs w:val="24"/>
                <w:lang w:eastAsia="ko-KR"/>
              </w:rPr>
              <w:t>N/A</w:t>
            </w:r>
          </w:p>
        </w:tc>
      </w:tr>
      <w:tr w:rsidR="00FA1E66" w14:paraId="4C779705" w14:textId="77777777" w:rsidTr="001471C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BD0C92" w14:textId="77777777" w:rsidR="00FA1E66" w:rsidRDefault="00FA1E66" w:rsidP="001471C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897E25B" w14:textId="77777777" w:rsidR="00FA1E66" w:rsidRDefault="00FA1E66" w:rsidP="001471C7">
            <w:pPr>
              <w:pStyle w:val="TAC"/>
              <w:rPr>
                <w:lang w:eastAsia="zh-CN"/>
              </w:rPr>
            </w:pPr>
            <w:r>
              <w:rPr>
                <w:lang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65D38211" w14:textId="77777777" w:rsidR="00FA1E66" w:rsidRDefault="00FA1E66" w:rsidP="001471C7">
            <w:pPr>
              <w:pStyle w:val="TAC"/>
              <w:rPr>
                <w:lang w:eastAsia="zh-CN"/>
              </w:rPr>
            </w:pPr>
            <w:r>
              <w:rPr>
                <w:lang w:eastAsia="zh-CN"/>
              </w:rPr>
              <w:t>2501</w:t>
            </w:r>
          </w:p>
        </w:tc>
        <w:tc>
          <w:tcPr>
            <w:tcW w:w="964" w:type="dxa"/>
            <w:tcBorders>
              <w:top w:val="single" w:sz="4" w:space="0" w:color="auto"/>
              <w:left w:val="single" w:sz="4" w:space="0" w:color="auto"/>
              <w:bottom w:val="single" w:sz="4" w:space="0" w:color="auto"/>
              <w:right w:val="single" w:sz="4" w:space="0" w:color="auto"/>
            </w:tcBorders>
            <w:vAlign w:val="center"/>
          </w:tcPr>
          <w:p w14:paraId="7E31AB2D" w14:textId="77777777" w:rsidR="00FA1E66" w:rsidRPr="002125B5" w:rsidRDefault="00FA1E66" w:rsidP="001471C7">
            <w:pPr>
              <w:pStyle w:val="TAC"/>
              <w:rPr>
                <w:lang w:eastAsia="zh-CN"/>
              </w:rPr>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280D7DB" w14:textId="77777777" w:rsidR="00FA1E66" w:rsidRPr="002125B5" w:rsidRDefault="00FA1E66" w:rsidP="001471C7">
            <w:pPr>
              <w:pStyle w:val="TAC"/>
              <w:rPr>
                <w:lang w:eastAsia="zh-CN"/>
              </w:rPr>
            </w:pPr>
            <w:r w:rsidRPr="006D1613">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3E5C5CD" w14:textId="77777777" w:rsidR="00FA1E66" w:rsidRPr="002125B5" w:rsidRDefault="00FA1E66" w:rsidP="001471C7">
            <w:pPr>
              <w:pStyle w:val="TAC"/>
              <w:rPr>
                <w:lang w:eastAsia="zh-CN"/>
              </w:rPr>
            </w:pPr>
            <w:r>
              <w:rPr>
                <w:lang w:eastAsia="zh-CN"/>
              </w:rPr>
              <w:t>2501</w:t>
            </w:r>
          </w:p>
        </w:tc>
        <w:tc>
          <w:tcPr>
            <w:tcW w:w="977" w:type="dxa"/>
            <w:tcBorders>
              <w:top w:val="single" w:sz="4" w:space="0" w:color="auto"/>
              <w:left w:val="single" w:sz="4" w:space="0" w:color="auto"/>
              <w:bottom w:val="single" w:sz="4" w:space="0" w:color="auto"/>
              <w:right w:val="single" w:sz="4" w:space="0" w:color="auto"/>
            </w:tcBorders>
            <w:vAlign w:val="center"/>
          </w:tcPr>
          <w:p w14:paraId="10E209C4" w14:textId="77777777" w:rsidR="00FA1E66" w:rsidRPr="002125B5" w:rsidRDefault="00FA1E66" w:rsidP="001471C7">
            <w:pPr>
              <w:pStyle w:val="TAC"/>
              <w:rPr>
                <w:lang w:eastAsia="zh-CN"/>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A9D51D6" w14:textId="77777777" w:rsidR="00FA1E66" w:rsidRPr="002125B5" w:rsidRDefault="00FA1E66" w:rsidP="001471C7">
            <w:pPr>
              <w:pStyle w:val="TAC"/>
              <w:rPr>
                <w:lang w:eastAsia="zh-CN"/>
              </w:rPr>
            </w:pPr>
            <w:r>
              <w:rPr>
                <w:rFonts w:cs="Arial"/>
              </w:rPr>
              <w:t>T</w:t>
            </w:r>
            <w:r w:rsidRPr="008B0DDD">
              <w:rPr>
                <w:rFonts w:cs="Arial"/>
              </w:rPr>
              <w:t>DD</w:t>
            </w:r>
          </w:p>
        </w:tc>
        <w:tc>
          <w:tcPr>
            <w:tcW w:w="1057" w:type="dxa"/>
            <w:tcBorders>
              <w:top w:val="single" w:sz="4" w:space="0" w:color="auto"/>
              <w:left w:val="single" w:sz="4" w:space="0" w:color="auto"/>
              <w:bottom w:val="single" w:sz="4" w:space="0" w:color="auto"/>
              <w:right w:val="single" w:sz="4" w:space="0" w:color="auto"/>
            </w:tcBorders>
            <w:vAlign w:val="center"/>
          </w:tcPr>
          <w:p w14:paraId="105949F9" w14:textId="77777777" w:rsidR="00FA1E66" w:rsidRPr="002125B5" w:rsidRDefault="00FA1E66" w:rsidP="001471C7">
            <w:pPr>
              <w:pStyle w:val="TAC"/>
              <w:rPr>
                <w:lang w:eastAsia="zh-CN"/>
              </w:rPr>
            </w:pPr>
            <w:r>
              <w:rPr>
                <w:rFonts w:eastAsia="Malgun Gothic"/>
                <w:lang w:eastAsia="ko-KR"/>
              </w:rPr>
              <w:t>N/A</w:t>
            </w:r>
          </w:p>
        </w:tc>
      </w:tr>
      <w:tr w:rsidR="00FA1E66" w14:paraId="19DE9E0B" w14:textId="77777777" w:rsidTr="001471C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2E9722F" w14:textId="77777777" w:rsidR="00FA1E66" w:rsidRDefault="00FA1E66" w:rsidP="001471C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CE46F8" w14:textId="77777777" w:rsidR="00FA1E66" w:rsidRDefault="00FA1E66" w:rsidP="001471C7">
            <w:pPr>
              <w:pStyle w:val="TAC"/>
              <w:rPr>
                <w:lang w:eastAsia="zh-CN"/>
              </w:rPr>
            </w:pPr>
            <w:r>
              <w:rPr>
                <w:lang w:eastAsia="zh-CN"/>
              </w:rPr>
              <w:t>n66</w:t>
            </w:r>
          </w:p>
        </w:tc>
        <w:tc>
          <w:tcPr>
            <w:tcW w:w="960" w:type="dxa"/>
            <w:tcBorders>
              <w:top w:val="single" w:sz="4" w:space="0" w:color="auto"/>
              <w:left w:val="single" w:sz="4" w:space="0" w:color="auto"/>
              <w:bottom w:val="single" w:sz="4" w:space="0" w:color="auto"/>
              <w:right w:val="single" w:sz="4" w:space="0" w:color="auto"/>
            </w:tcBorders>
            <w:vAlign w:val="center"/>
          </w:tcPr>
          <w:p w14:paraId="34858664" w14:textId="77777777" w:rsidR="00FA1E66" w:rsidRDefault="00FA1E66" w:rsidP="001471C7">
            <w:pPr>
              <w:pStyle w:val="TAC"/>
              <w:rPr>
                <w:lang w:eastAsia="zh-CN"/>
              </w:rPr>
            </w:pPr>
            <w:r>
              <w:rPr>
                <w:lang w:eastAsia="zh-CN"/>
              </w:rPr>
              <w:t>1770</w:t>
            </w:r>
          </w:p>
        </w:tc>
        <w:tc>
          <w:tcPr>
            <w:tcW w:w="964" w:type="dxa"/>
            <w:tcBorders>
              <w:top w:val="single" w:sz="4" w:space="0" w:color="auto"/>
              <w:left w:val="single" w:sz="4" w:space="0" w:color="auto"/>
              <w:bottom w:val="single" w:sz="4" w:space="0" w:color="auto"/>
              <w:right w:val="single" w:sz="4" w:space="0" w:color="auto"/>
            </w:tcBorders>
            <w:vAlign w:val="center"/>
          </w:tcPr>
          <w:p w14:paraId="01816C32" w14:textId="77777777" w:rsidR="00FA1E66" w:rsidRPr="002125B5" w:rsidRDefault="00FA1E66" w:rsidP="001471C7">
            <w:pPr>
              <w:pStyle w:val="TAC"/>
              <w:rPr>
                <w:lang w:eastAsia="zh-CN"/>
              </w:rPr>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D2060AD" w14:textId="77777777" w:rsidR="00FA1E66" w:rsidRPr="002125B5" w:rsidRDefault="00FA1E66" w:rsidP="001471C7">
            <w:pPr>
              <w:pStyle w:val="TAC"/>
              <w:rPr>
                <w:lang w:eastAsia="zh-CN"/>
              </w:rPr>
            </w:pPr>
            <w:r w:rsidRPr="006D1613">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E29B4A0" w14:textId="77777777" w:rsidR="00FA1E66" w:rsidRPr="002125B5" w:rsidRDefault="00FA1E66" w:rsidP="001471C7">
            <w:pPr>
              <w:pStyle w:val="TAC"/>
              <w:rPr>
                <w:lang w:eastAsia="zh-CN"/>
              </w:rPr>
            </w:pPr>
            <w:r>
              <w:rPr>
                <w:lang w:eastAsia="zh-CN"/>
              </w:rPr>
              <w:t>2190</w:t>
            </w:r>
          </w:p>
        </w:tc>
        <w:tc>
          <w:tcPr>
            <w:tcW w:w="977" w:type="dxa"/>
            <w:tcBorders>
              <w:top w:val="single" w:sz="4" w:space="0" w:color="auto"/>
              <w:left w:val="single" w:sz="4" w:space="0" w:color="auto"/>
              <w:bottom w:val="single" w:sz="4" w:space="0" w:color="auto"/>
              <w:right w:val="single" w:sz="4" w:space="0" w:color="auto"/>
            </w:tcBorders>
            <w:vAlign w:val="center"/>
          </w:tcPr>
          <w:p w14:paraId="61033304" w14:textId="77777777" w:rsidR="00FA1E66" w:rsidRPr="002125B5" w:rsidRDefault="00FA1E66" w:rsidP="001471C7">
            <w:pPr>
              <w:pStyle w:val="TAC"/>
              <w:rPr>
                <w:lang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2C918F0" w14:textId="77777777" w:rsidR="00FA1E66" w:rsidRPr="002125B5" w:rsidRDefault="00FA1E66" w:rsidP="001471C7">
            <w:pPr>
              <w:pStyle w:val="TAC"/>
              <w:rPr>
                <w:lang w:eastAsia="zh-CN"/>
              </w:rPr>
            </w:pPr>
            <w:r w:rsidRPr="008B0DDD">
              <w:rPr>
                <w:rFonts w:cs="Arial"/>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7CE8C07" w14:textId="77777777" w:rsidR="00FA1E66" w:rsidRPr="002125B5" w:rsidRDefault="00FA1E66" w:rsidP="001471C7">
            <w:pPr>
              <w:pStyle w:val="TAC"/>
              <w:rPr>
                <w:lang w:eastAsia="zh-CN"/>
              </w:rPr>
            </w:pPr>
            <w:r>
              <w:rPr>
                <w:rFonts w:eastAsia="Malgun Gothic" w:cs="Arial"/>
                <w:kern w:val="2"/>
                <w:szCs w:val="24"/>
                <w:lang w:eastAsia="ko-KR"/>
              </w:rPr>
              <w:t>N/A</w:t>
            </w:r>
          </w:p>
        </w:tc>
      </w:tr>
      <w:tr w:rsidR="00FA1E66" w14:paraId="36D9C83C" w14:textId="77777777" w:rsidTr="001471C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C61DA00" w14:textId="77777777" w:rsidR="00FA1E66" w:rsidRDefault="00FA1E66" w:rsidP="001471C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F4E8DA" w14:textId="77777777" w:rsidR="00FA1E66" w:rsidRDefault="00FA1E66" w:rsidP="001471C7">
            <w:pPr>
              <w:pStyle w:val="TAC"/>
              <w:rPr>
                <w:lang w:eastAsia="zh-CN"/>
              </w:rPr>
            </w:pPr>
            <w:r>
              <w:rPr>
                <w:lang w:eastAsia="zh-CN"/>
              </w:rPr>
              <w:t>n85</w:t>
            </w:r>
          </w:p>
        </w:tc>
        <w:tc>
          <w:tcPr>
            <w:tcW w:w="960" w:type="dxa"/>
            <w:tcBorders>
              <w:top w:val="single" w:sz="4" w:space="0" w:color="auto"/>
              <w:left w:val="single" w:sz="4" w:space="0" w:color="auto"/>
              <w:bottom w:val="single" w:sz="4" w:space="0" w:color="auto"/>
              <w:right w:val="single" w:sz="4" w:space="0" w:color="auto"/>
            </w:tcBorders>
            <w:vAlign w:val="center"/>
          </w:tcPr>
          <w:p w14:paraId="6E95A52C" w14:textId="77777777" w:rsidR="00FA1E66" w:rsidRDefault="00FA1E66" w:rsidP="001471C7">
            <w:pPr>
              <w:pStyle w:val="TAC"/>
              <w:rPr>
                <w:lang w:eastAsia="zh-CN"/>
              </w:rPr>
            </w:pPr>
            <w:r>
              <w:rPr>
                <w:lang w:eastAsia="zh-CN"/>
              </w:rPr>
              <w:t>701</w:t>
            </w:r>
          </w:p>
        </w:tc>
        <w:tc>
          <w:tcPr>
            <w:tcW w:w="964" w:type="dxa"/>
            <w:tcBorders>
              <w:top w:val="single" w:sz="4" w:space="0" w:color="auto"/>
              <w:left w:val="single" w:sz="4" w:space="0" w:color="auto"/>
              <w:bottom w:val="single" w:sz="4" w:space="0" w:color="auto"/>
              <w:right w:val="single" w:sz="4" w:space="0" w:color="auto"/>
            </w:tcBorders>
            <w:vAlign w:val="center"/>
          </w:tcPr>
          <w:p w14:paraId="7DEE68BD" w14:textId="77777777" w:rsidR="00FA1E66" w:rsidRPr="002125B5" w:rsidRDefault="00FA1E66" w:rsidP="001471C7">
            <w:pPr>
              <w:pStyle w:val="TAC"/>
              <w:rPr>
                <w:lang w:eastAsia="zh-CN"/>
              </w:rPr>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E352042" w14:textId="77777777" w:rsidR="00FA1E66" w:rsidRPr="002125B5" w:rsidRDefault="00FA1E66" w:rsidP="001471C7">
            <w:pPr>
              <w:pStyle w:val="TAC"/>
              <w:rPr>
                <w:lang w:eastAsia="zh-CN"/>
              </w:rPr>
            </w:pPr>
            <w:r w:rsidRPr="006D1613">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72358B9" w14:textId="77777777" w:rsidR="00FA1E66" w:rsidRPr="002125B5" w:rsidRDefault="00FA1E66" w:rsidP="001471C7">
            <w:pPr>
              <w:pStyle w:val="TAC"/>
              <w:rPr>
                <w:lang w:eastAsia="zh-CN"/>
              </w:rPr>
            </w:pPr>
            <w:r>
              <w:rPr>
                <w:lang w:eastAsia="zh-CN"/>
              </w:rPr>
              <w:t>731</w:t>
            </w:r>
          </w:p>
        </w:tc>
        <w:tc>
          <w:tcPr>
            <w:tcW w:w="977" w:type="dxa"/>
            <w:tcBorders>
              <w:top w:val="single" w:sz="4" w:space="0" w:color="auto"/>
              <w:left w:val="single" w:sz="4" w:space="0" w:color="auto"/>
              <w:bottom w:val="single" w:sz="4" w:space="0" w:color="auto"/>
              <w:right w:val="single" w:sz="4" w:space="0" w:color="auto"/>
            </w:tcBorders>
            <w:vAlign w:val="center"/>
          </w:tcPr>
          <w:p w14:paraId="420F7564" w14:textId="77777777" w:rsidR="00FA1E66" w:rsidRPr="002125B5" w:rsidRDefault="00FA1E66" w:rsidP="001471C7">
            <w:pPr>
              <w:pStyle w:val="TAC"/>
              <w:rPr>
                <w:lang w:eastAsia="zh-CN"/>
              </w:rPr>
            </w:pPr>
            <w:r>
              <w:rPr>
                <w:lang w:eastAsia="zh-CN"/>
              </w:rPr>
              <w:t>31</w:t>
            </w:r>
          </w:p>
        </w:tc>
        <w:tc>
          <w:tcPr>
            <w:tcW w:w="828" w:type="dxa"/>
            <w:tcBorders>
              <w:top w:val="single" w:sz="4" w:space="0" w:color="auto"/>
              <w:left w:val="single" w:sz="4" w:space="0" w:color="auto"/>
              <w:bottom w:val="single" w:sz="4" w:space="0" w:color="auto"/>
              <w:right w:val="single" w:sz="4" w:space="0" w:color="auto"/>
            </w:tcBorders>
          </w:tcPr>
          <w:p w14:paraId="66176268" w14:textId="77777777" w:rsidR="00FA1E66" w:rsidRPr="002125B5" w:rsidRDefault="00FA1E66" w:rsidP="001471C7">
            <w:pPr>
              <w:pStyle w:val="TAC"/>
              <w:rPr>
                <w:lang w:eastAsia="zh-CN"/>
              </w:rPr>
            </w:pPr>
            <w:r w:rsidRPr="008B0DDD">
              <w:rPr>
                <w:rFonts w:cs="Arial"/>
              </w:rPr>
              <w:t>FDD</w:t>
            </w:r>
          </w:p>
        </w:tc>
        <w:tc>
          <w:tcPr>
            <w:tcW w:w="1057" w:type="dxa"/>
            <w:tcBorders>
              <w:top w:val="single" w:sz="4" w:space="0" w:color="auto"/>
              <w:left w:val="single" w:sz="4" w:space="0" w:color="auto"/>
              <w:bottom w:val="single" w:sz="4" w:space="0" w:color="auto"/>
              <w:right w:val="single" w:sz="4" w:space="0" w:color="auto"/>
            </w:tcBorders>
          </w:tcPr>
          <w:p w14:paraId="2A270AE5" w14:textId="77777777" w:rsidR="00FA1E66" w:rsidRPr="004E32B7" w:rsidRDefault="00FA1E66" w:rsidP="001471C7">
            <w:pPr>
              <w:pStyle w:val="TAC"/>
              <w:rPr>
                <w:vertAlign w:val="superscript"/>
                <w:lang w:eastAsia="zh-CN"/>
              </w:rPr>
            </w:pPr>
            <w:r>
              <w:rPr>
                <w:lang w:eastAsia="ja-JP"/>
              </w:rPr>
              <w:t>IMD</w:t>
            </w:r>
            <w:r>
              <w:t>2</w:t>
            </w:r>
            <w:r>
              <w:rPr>
                <w:vertAlign w:val="superscript"/>
              </w:rPr>
              <w:t>1</w:t>
            </w:r>
          </w:p>
        </w:tc>
      </w:tr>
      <w:tr w:rsidR="00FA1E66" w14:paraId="4292F727" w14:textId="77777777" w:rsidTr="001471C7">
        <w:trPr>
          <w:trHeight w:val="187"/>
          <w:jc w:val="center"/>
        </w:trPr>
        <w:tc>
          <w:tcPr>
            <w:tcW w:w="9859" w:type="dxa"/>
            <w:gridSpan w:val="9"/>
            <w:tcBorders>
              <w:top w:val="nil"/>
              <w:left w:val="single" w:sz="4" w:space="0" w:color="auto"/>
              <w:bottom w:val="single" w:sz="4" w:space="0" w:color="auto"/>
              <w:right w:val="single" w:sz="4" w:space="0" w:color="auto"/>
            </w:tcBorders>
            <w:shd w:val="clear" w:color="auto" w:fill="auto"/>
            <w:vAlign w:val="center"/>
          </w:tcPr>
          <w:p w14:paraId="5BE385DB" w14:textId="77777777" w:rsidR="00FA1E66" w:rsidRPr="008567B5" w:rsidRDefault="00FA1E66" w:rsidP="001471C7">
            <w:pPr>
              <w:pStyle w:val="TAN"/>
              <w:rPr>
                <w:rFonts w:cs="Arial"/>
                <w:lang w:eastAsia="ja-JP"/>
              </w:rPr>
            </w:pPr>
            <w:r w:rsidRPr="00EF5447">
              <w:rPr>
                <w:rFonts w:cs="Arial"/>
              </w:rPr>
              <w:t xml:space="preserve">NOTE </w:t>
            </w:r>
            <w:r>
              <w:rPr>
                <w:rFonts w:cs="Arial"/>
              </w:rPr>
              <w:t>1</w:t>
            </w:r>
            <w:r w:rsidRPr="00EF5447">
              <w:rPr>
                <w:rFonts w:cs="Arial"/>
              </w:rPr>
              <w:t>:</w:t>
            </w:r>
            <w:r w:rsidRPr="00EF5447">
              <w:rPr>
                <w:rFonts w:cs="Arial"/>
              </w:rPr>
              <w:tab/>
            </w:r>
            <w:r w:rsidRPr="00EF5447">
              <w:rPr>
                <w:rFonts w:cs="Arial"/>
                <w:lang w:eastAsia="ja-JP"/>
              </w:rPr>
              <w:t>This band is subject to IMD</w:t>
            </w:r>
            <w:r>
              <w:rPr>
                <w:rFonts w:cs="Arial"/>
                <w:lang w:eastAsia="ja-JP"/>
              </w:rPr>
              <w:t>3</w:t>
            </w:r>
            <w:r w:rsidRPr="00EF5447">
              <w:rPr>
                <w:rFonts w:cs="Arial"/>
                <w:lang w:eastAsia="ja-JP"/>
              </w:rPr>
              <w:t xml:space="preserve"> also which MSD is not specified.</w:t>
            </w:r>
          </w:p>
        </w:tc>
      </w:tr>
    </w:tbl>
    <w:p w14:paraId="1B206FC8" w14:textId="77777777" w:rsidR="00FA1E66" w:rsidRDefault="00FA1E66" w:rsidP="00FA1E66">
      <w:pPr>
        <w:rPr>
          <w:rFonts w:ascii="Arial" w:eastAsia="Yu Mincho" w:hAnsi="Arial" w:cs="Arial"/>
          <w:color w:val="0000FF"/>
          <w:sz w:val="32"/>
          <w:szCs w:val="32"/>
          <w:lang w:eastAsia="ja-JP"/>
        </w:rPr>
      </w:pPr>
    </w:p>
    <w:p w14:paraId="49640658" w14:textId="11D994A6" w:rsidR="00C33313" w:rsidRPr="006A0293" w:rsidRDefault="00C33313" w:rsidP="006A0293">
      <w:pPr>
        <w:pStyle w:val="21"/>
      </w:pPr>
      <w:bookmarkStart w:id="567" w:name="_Toc117459046"/>
      <w:bookmarkStart w:id="568" w:name="_Toc136288500"/>
      <w:bookmarkStart w:id="569" w:name="_Toc117459047"/>
      <w:r w:rsidRPr="00C33313">
        <w:t>5.</w:t>
      </w:r>
      <w:r>
        <w:t>54</w:t>
      </w:r>
      <w:r w:rsidRPr="006A0293">
        <w:tab/>
        <w:t>CA_n1-n28-n</w:t>
      </w:r>
      <w:bookmarkEnd w:id="567"/>
      <w:r w:rsidRPr="006A0293">
        <w:t>102</w:t>
      </w:r>
      <w:bookmarkEnd w:id="568"/>
    </w:p>
    <w:p w14:paraId="1D543FC1" w14:textId="00EBA9A5" w:rsidR="00C33313" w:rsidRPr="006A0293" w:rsidRDefault="00C33313" w:rsidP="00C33313">
      <w:pPr>
        <w:pStyle w:val="31"/>
      </w:pPr>
      <w:bookmarkStart w:id="570" w:name="_Toc136288501"/>
      <w:r w:rsidRPr="006A0293">
        <w:t>5.54.1</w:t>
      </w:r>
      <w:r w:rsidRPr="006A0293">
        <w:tab/>
        <w:t>Common for 1 band UL and 2 bands UL CA</w:t>
      </w:r>
      <w:bookmarkEnd w:id="569"/>
      <w:bookmarkEnd w:id="570"/>
    </w:p>
    <w:p w14:paraId="441E842A" w14:textId="675E58D1" w:rsidR="00C33313" w:rsidRPr="006A0293" w:rsidRDefault="00C33313" w:rsidP="00C33313">
      <w:pPr>
        <w:pStyle w:val="41"/>
      </w:pPr>
      <w:bookmarkStart w:id="571" w:name="_Toc117459048"/>
      <w:bookmarkStart w:id="572" w:name="_Toc136288502"/>
      <w:r w:rsidRPr="00C33313">
        <w:t>5.</w:t>
      </w:r>
      <w:r>
        <w:t>54</w:t>
      </w:r>
      <w:r w:rsidRPr="006A0293">
        <w:t>.1.1</w:t>
      </w:r>
      <w:r w:rsidRPr="006A0293">
        <w:tab/>
        <w:t>Operating bands for CA</w:t>
      </w:r>
      <w:bookmarkEnd w:id="571"/>
      <w:bookmarkEnd w:id="572"/>
    </w:p>
    <w:p w14:paraId="61C109CF" w14:textId="57535DE8" w:rsidR="00C33313" w:rsidRPr="00A20126" w:rsidRDefault="00C33313" w:rsidP="00C33313">
      <w:pPr>
        <w:pStyle w:val="TH"/>
        <w:rPr>
          <w:rFonts w:cs="Arial"/>
        </w:rPr>
      </w:pPr>
      <w:r w:rsidRPr="00A20126">
        <w:rPr>
          <w:rFonts w:cs="Arial"/>
        </w:rPr>
        <w:t xml:space="preserve">Table </w:t>
      </w:r>
      <w:r w:rsidRPr="00467ADF">
        <w:rPr>
          <w:rFonts w:cs="Arial"/>
        </w:rPr>
        <w:t>5.</w:t>
      </w:r>
      <w:r>
        <w:rPr>
          <w:rFonts w:cs="Arial"/>
        </w:rPr>
        <w:t>54</w:t>
      </w:r>
      <w:r w:rsidRPr="00A20126">
        <w:rPr>
          <w:rFonts w:cs="Arial"/>
        </w:rPr>
        <w:t>.1.1-1: 3DL Inter-band CA operating bands</w:t>
      </w:r>
    </w:p>
    <w:tbl>
      <w:tblPr>
        <w:tblW w:w="9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2"/>
        <w:gridCol w:w="980"/>
        <w:gridCol w:w="1212"/>
        <w:gridCol w:w="317"/>
        <w:gridCol w:w="1200"/>
        <w:gridCol w:w="1210"/>
        <w:gridCol w:w="317"/>
        <w:gridCol w:w="1401"/>
        <w:gridCol w:w="850"/>
      </w:tblGrid>
      <w:tr w:rsidR="00C33313" w14:paraId="7D86AC2D" w14:textId="77777777" w:rsidTr="001471C7">
        <w:trPr>
          <w:trHeight w:val="225"/>
          <w:jc w:val="center"/>
        </w:trPr>
        <w:tc>
          <w:tcPr>
            <w:tcW w:w="1702" w:type="dxa"/>
            <w:vMerge w:val="restart"/>
            <w:tcBorders>
              <w:top w:val="single" w:sz="4" w:space="0" w:color="auto"/>
              <w:left w:val="single" w:sz="4" w:space="0" w:color="auto"/>
              <w:bottom w:val="single" w:sz="4" w:space="0" w:color="auto"/>
              <w:right w:val="single" w:sz="4" w:space="0" w:color="auto"/>
            </w:tcBorders>
            <w:hideMark/>
          </w:tcPr>
          <w:p w14:paraId="45A24023" w14:textId="77777777" w:rsidR="00C33313" w:rsidRDefault="00C33313" w:rsidP="001471C7">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980" w:type="dxa"/>
            <w:vMerge w:val="restart"/>
            <w:tcBorders>
              <w:top w:val="single" w:sz="4" w:space="0" w:color="auto"/>
              <w:left w:val="single" w:sz="4" w:space="0" w:color="auto"/>
              <w:bottom w:val="single" w:sz="4" w:space="0" w:color="auto"/>
              <w:right w:val="single" w:sz="4" w:space="0" w:color="auto"/>
            </w:tcBorders>
            <w:hideMark/>
          </w:tcPr>
          <w:p w14:paraId="7C8354CE" w14:textId="77777777" w:rsidR="00C33313" w:rsidRDefault="00C33313" w:rsidP="001471C7">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555957B9" w14:textId="77777777" w:rsidR="00C33313" w:rsidRDefault="00C33313" w:rsidP="001471C7">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F873BD5" w14:textId="77777777" w:rsidR="00C33313" w:rsidRDefault="00C33313" w:rsidP="001471C7">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620F3C3C" w14:textId="77777777" w:rsidR="00C33313" w:rsidRDefault="00C33313" w:rsidP="001471C7">
            <w:pPr>
              <w:keepNext/>
              <w:keepLines/>
              <w:spacing w:after="0"/>
              <w:jc w:val="center"/>
              <w:rPr>
                <w:rFonts w:ascii="Arial" w:hAnsi="Arial"/>
                <w:b/>
                <w:color w:val="000000"/>
                <w:sz w:val="18"/>
              </w:rPr>
            </w:pPr>
            <w:r>
              <w:rPr>
                <w:rFonts w:ascii="Arial" w:hAnsi="Arial"/>
                <w:b/>
                <w:color w:val="000000"/>
                <w:sz w:val="18"/>
              </w:rPr>
              <w:t>Duplex Mode</w:t>
            </w:r>
          </w:p>
        </w:tc>
      </w:tr>
      <w:tr w:rsidR="00C33313" w14:paraId="09DCE4A5" w14:textId="77777777" w:rsidTr="001471C7">
        <w:trPr>
          <w:trHeight w:val="225"/>
          <w:jc w:val="center"/>
        </w:trPr>
        <w:tc>
          <w:tcPr>
            <w:tcW w:w="1702" w:type="dxa"/>
            <w:vMerge/>
            <w:tcBorders>
              <w:top w:val="single" w:sz="4" w:space="0" w:color="auto"/>
              <w:left w:val="single" w:sz="4" w:space="0" w:color="auto"/>
              <w:bottom w:val="single" w:sz="4" w:space="0" w:color="auto"/>
              <w:right w:val="single" w:sz="4" w:space="0" w:color="auto"/>
            </w:tcBorders>
            <w:vAlign w:val="center"/>
            <w:hideMark/>
          </w:tcPr>
          <w:p w14:paraId="32882725" w14:textId="77777777" w:rsidR="00C33313" w:rsidRDefault="00C33313" w:rsidP="001471C7">
            <w:pPr>
              <w:spacing w:after="0"/>
              <w:rPr>
                <w:rFonts w:ascii="Arial" w:hAnsi="Arial"/>
                <w:b/>
                <w:color w:val="000000"/>
                <w:sz w:val="18"/>
              </w:rPr>
            </w:pPr>
          </w:p>
        </w:tc>
        <w:tc>
          <w:tcPr>
            <w:tcW w:w="980" w:type="dxa"/>
            <w:vMerge/>
            <w:tcBorders>
              <w:top w:val="single" w:sz="4" w:space="0" w:color="auto"/>
              <w:left w:val="single" w:sz="4" w:space="0" w:color="auto"/>
              <w:bottom w:val="single" w:sz="4" w:space="0" w:color="auto"/>
              <w:right w:val="single" w:sz="4" w:space="0" w:color="auto"/>
            </w:tcBorders>
            <w:vAlign w:val="center"/>
            <w:hideMark/>
          </w:tcPr>
          <w:p w14:paraId="2C528664" w14:textId="77777777" w:rsidR="00C33313" w:rsidRDefault="00C33313" w:rsidP="001471C7">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74FA7CE5" w14:textId="77777777" w:rsidR="00C33313" w:rsidRDefault="00C33313" w:rsidP="001471C7">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489663D6" w14:textId="77777777" w:rsidR="00C33313" w:rsidRDefault="00C33313" w:rsidP="001471C7">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80F251" w14:textId="77777777" w:rsidR="00C33313" w:rsidRDefault="00C33313" w:rsidP="001471C7">
            <w:pPr>
              <w:spacing w:after="0"/>
              <w:rPr>
                <w:rFonts w:ascii="Arial" w:hAnsi="Arial"/>
                <w:b/>
                <w:color w:val="000000"/>
                <w:sz w:val="18"/>
              </w:rPr>
            </w:pPr>
          </w:p>
        </w:tc>
      </w:tr>
      <w:tr w:rsidR="00C33313" w14:paraId="15AC82A6" w14:textId="77777777" w:rsidTr="001471C7">
        <w:trPr>
          <w:trHeight w:val="189"/>
          <w:jc w:val="center"/>
        </w:trPr>
        <w:tc>
          <w:tcPr>
            <w:tcW w:w="1702" w:type="dxa"/>
            <w:vMerge/>
            <w:tcBorders>
              <w:top w:val="single" w:sz="4" w:space="0" w:color="auto"/>
              <w:left w:val="single" w:sz="4" w:space="0" w:color="auto"/>
              <w:bottom w:val="single" w:sz="4" w:space="0" w:color="auto"/>
              <w:right w:val="single" w:sz="4" w:space="0" w:color="auto"/>
            </w:tcBorders>
            <w:vAlign w:val="center"/>
            <w:hideMark/>
          </w:tcPr>
          <w:p w14:paraId="7A3C51E6" w14:textId="77777777" w:rsidR="00C33313" w:rsidRDefault="00C33313" w:rsidP="001471C7">
            <w:pPr>
              <w:spacing w:after="0"/>
              <w:rPr>
                <w:rFonts w:ascii="Arial" w:hAnsi="Arial"/>
                <w:b/>
                <w:color w:val="000000"/>
                <w:sz w:val="18"/>
              </w:rPr>
            </w:pPr>
          </w:p>
        </w:tc>
        <w:tc>
          <w:tcPr>
            <w:tcW w:w="980" w:type="dxa"/>
            <w:vMerge/>
            <w:tcBorders>
              <w:top w:val="single" w:sz="4" w:space="0" w:color="auto"/>
              <w:left w:val="single" w:sz="4" w:space="0" w:color="auto"/>
              <w:bottom w:val="single" w:sz="4" w:space="0" w:color="auto"/>
              <w:right w:val="single" w:sz="4" w:space="0" w:color="auto"/>
            </w:tcBorders>
            <w:vAlign w:val="center"/>
            <w:hideMark/>
          </w:tcPr>
          <w:p w14:paraId="771EDB17" w14:textId="77777777" w:rsidR="00C33313" w:rsidRDefault="00C33313" w:rsidP="001471C7">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75C7E8FA" w14:textId="77777777" w:rsidR="00C33313" w:rsidRDefault="00C33313" w:rsidP="001471C7">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1141C71E" w14:textId="77777777" w:rsidR="00C33313" w:rsidRDefault="00C33313" w:rsidP="001471C7">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808CF6" w14:textId="77777777" w:rsidR="00C33313" w:rsidRDefault="00C33313" w:rsidP="001471C7">
            <w:pPr>
              <w:spacing w:after="0"/>
              <w:rPr>
                <w:rFonts w:ascii="Arial" w:hAnsi="Arial"/>
                <w:b/>
                <w:color w:val="000000"/>
                <w:sz w:val="18"/>
              </w:rPr>
            </w:pPr>
          </w:p>
        </w:tc>
      </w:tr>
      <w:tr w:rsidR="00C33313" w14:paraId="72E4129E" w14:textId="77777777" w:rsidTr="001471C7">
        <w:trPr>
          <w:trHeight w:val="225"/>
          <w:jc w:val="center"/>
        </w:trPr>
        <w:tc>
          <w:tcPr>
            <w:tcW w:w="1702" w:type="dxa"/>
            <w:tcBorders>
              <w:top w:val="single" w:sz="4" w:space="0" w:color="auto"/>
              <w:left w:val="single" w:sz="4" w:space="0" w:color="auto"/>
              <w:bottom w:val="nil"/>
              <w:right w:val="single" w:sz="4" w:space="0" w:color="auto"/>
            </w:tcBorders>
            <w:vAlign w:val="center"/>
            <w:hideMark/>
          </w:tcPr>
          <w:p w14:paraId="161CE682" w14:textId="77777777" w:rsidR="00C33313" w:rsidRPr="00050EB8" w:rsidRDefault="00C33313" w:rsidP="001471C7">
            <w:pPr>
              <w:keepNext/>
              <w:keepLines/>
              <w:spacing w:after="0"/>
              <w:jc w:val="center"/>
              <w:rPr>
                <w:rFonts w:ascii="Arial" w:hAnsi="Arial"/>
                <w:color w:val="000000"/>
                <w:sz w:val="18"/>
                <w:lang w:eastAsia="zh-CN"/>
              </w:rPr>
            </w:pPr>
            <w:r w:rsidRPr="009253A0">
              <w:rPr>
                <w:rFonts w:ascii="Arial" w:hAnsi="Arial"/>
                <w:color w:val="000000"/>
                <w:sz w:val="18"/>
                <w:lang w:eastAsia="zh-CN"/>
              </w:rPr>
              <w:t>CA_n</w:t>
            </w:r>
            <w:r>
              <w:rPr>
                <w:rFonts w:ascii="Arial" w:hAnsi="Arial"/>
                <w:color w:val="000000"/>
                <w:sz w:val="18"/>
                <w:lang w:eastAsia="zh-CN"/>
              </w:rPr>
              <w:t>1</w:t>
            </w:r>
            <w:r w:rsidRPr="009253A0">
              <w:rPr>
                <w:rFonts w:ascii="Arial" w:hAnsi="Arial"/>
                <w:color w:val="000000"/>
                <w:sz w:val="18"/>
                <w:lang w:eastAsia="zh-CN"/>
              </w:rPr>
              <w:t>-n</w:t>
            </w:r>
            <w:r>
              <w:rPr>
                <w:rFonts w:ascii="Arial" w:hAnsi="Arial"/>
                <w:color w:val="000000"/>
                <w:sz w:val="18"/>
                <w:lang w:eastAsia="zh-CN"/>
              </w:rPr>
              <w:t>28</w:t>
            </w:r>
            <w:r w:rsidRPr="009253A0">
              <w:rPr>
                <w:rFonts w:ascii="Arial" w:hAnsi="Arial"/>
                <w:color w:val="000000"/>
                <w:sz w:val="18"/>
                <w:lang w:eastAsia="zh-CN"/>
              </w:rPr>
              <w:t>-n</w:t>
            </w:r>
            <w:r>
              <w:rPr>
                <w:rFonts w:ascii="Arial" w:hAnsi="Arial"/>
                <w:color w:val="000000"/>
                <w:sz w:val="18"/>
                <w:lang w:eastAsia="zh-CN"/>
              </w:rPr>
              <w:t>102</w:t>
            </w:r>
          </w:p>
        </w:tc>
        <w:tc>
          <w:tcPr>
            <w:tcW w:w="980" w:type="dxa"/>
            <w:tcBorders>
              <w:top w:val="single" w:sz="4" w:space="0" w:color="auto"/>
              <w:left w:val="single" w:sz="4" w:space="0" w:color="auto"/>
              <w:bottom w:val="single" w:sz="4" w:space="0" w:color="auto"/>
              <w:right w:val="single" w:sz="4" w:space="0" w:color="auto"/>
            </w:tcBorders>
            <w:vAlign w:val="center"/>
            <w:hideMark/>
          </w:tcPr>
          <w:p w14:paraId="6DC3D8A6" w14:textId="77777777" w:rsidR="00C33313" w:rsidRPr="00050EB8" w:rsidRDefault="00C33313" w:rsidP="001471C7">
            <w:pPr>
              <w:keepNext/>
              <w:keepLines/>
              <w:spacing w:after="0"/>
              <w:jc w:val="center"/>
              <w:rPr>
                <w:rFonts w:ascii="Arial" w:hAnsi="Arial"/>
                <w:color w:val="000000"/>
                <w:sz w:val="18"/>
              </w:rPr>
            </w:pPr>
            <w:r>
              <w:rPr>
                <w:rFonts w:ascii="Arial" w:hAnsi="Arial" w:cs="Arial"/>
                <w:color w:val="000000"/>
                <w:sz w:val="18"/>
                <w:szCs w:val="18"/>
              </w:rPr>
              <w:t>n1</w:t>
            </w:r>
          </w:p>
        </w:tc>
        <w:tc>
          <w:tcPr>
            <w:tcW w:w="1212" w:type="dxa"/>
            <w:tcBorders>
              <w:top w:val="single" w:sz="4" w:space="0" w:color="auto"/>
              <w:left w:val="single" w:sz="4" w:space="0" w:color="auto"/>
              <w:bottom w:val="single" w:sz="4" w:space="0" w:color="auto"/>
              <w:right w:val="single" w:sz="4" w:space="0" w:color="auto"/>
            </w:tcBorders>
            <w:vAlign w:val="center"/>
            <w:hideMark/>
          </w:tcPr>
          <w:p w14:paraId="0D5B46D4" w14:textId="77777777" w:rsidR="00C33313" w:rsidRPr="00050EB8" w:rsidRDefault="00C33313" w:rsidP="001471C7">
            <w:pPr>
              <w:keepNext/>
              <w:keepLines/>
              <w:spacing w:after="0"/>
              <w:jc w:val="right"/>
              <w:rPr>
                <w:rFonts w:ascii="Arial" w:hAnsi="Arial" w:cs="Arial"/>
                <w:color w:val="000000"/>
                <w:sz w:val="18"/>
                <w:lang w:eastAsia="zh-CN"/>
              </w:rPr>
            </w:pPr>
            <w:r>
              <w:rPr>
                <w:rFonts w:ascii="Arial" w:hAnsi="Arial" w:cs="Arial"/>
                <w:color w:val="000000"/>
                <w:sz w:val="18"/>
                <w:szCs w:val="18"/>
              </w:rPr>
              <w:t>1920 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01B8E380" w14:textId="77777777" w:rsidR="00C33313" w:rsidRDefault="00C33313" w:rsidP="001471C7">
            <w:pPr>
              <w:keepNext/>
              <w:keepLines/>
              <w:spacing w:after="0"/>
              <w:jc w:val="center"/>
              <w:rPr>
                <w:rFonts w:ascii="Arial" w:hAnsi="Arial" w:cs="Arial"/>
                <w:color w:val="000000"/>
                <w:sz w:val="18"/>
              </w:rPr>
            </w:pPr>
            <w:r>
              <w:rPr>
                <w:rFonts w:ascii="Arial" w:hAnsi="Arial" w:cs="Arial"/>
                <w:color w:val="000000"/>
                <w:sz w:val="18"/>
                <w:szCs w:val="18"/>
              </w:rPr>
              <w:t>–</w:t>
            </w:r>
          </w:p>
        </w:tc>
        <w:tc>
          <w:tcPr>
            <w:tcW w:w="1200" w:type="dxa"/>
            <w:tcBorders>
              <w:top w:val="single" w:sz="4" w:space="0" w:color="auto"/>
              <w:left w:val="single" w:sz="4" w:space="0" w:color="auto"/>
              <w:bottom w:val="single" w:sz="4" w:space="0" w:color="auto"/>
              <w:right w:val="single" w:sz="4" w:space="0" w:color="auto"/>
            </w:tcBorders>
            <w:vAlign w:val="center"/>
            <w:hideMark/>
          </w:tcPr>
          <w:p w14:paraId="2CFC469F" w14:textId="77777777" w:rsidR="00C33313" w:rsidRPr="00050EB8" w:rsidRDefault="00C33313" w:rsidP="001471C7">
            <w:pPr>
              <w:keepNext/>
              <w:keepLines/>
              <w:spacing w:after="0"/>
              <w:rPr>
                <w:rFonts w:ascii="Arial" w:hAnsi="Arial" w:cs="Arial"/>
                <w:color w:val="000000"/>
                <w:sz w:val="18"/>
                <w:lang w:eastAsia="zh-CN"/>
              </w:rPr>
            </w:pPr>
            <w:r>
              <w:rPr>
                <w:rFonts w:ascii="Arial" w:hAnsi="Arial" w:cs="Arial"/>
                <w:color w:val="000000"/>
                <w:sz w:val="18"/>
                <w:szCs w:val="18"/>
              </w:rPr>
              <w:t>1980 MHz</w:t>
            </w:r>
          </w:p>
        </w:tc>
        <w:tc>
          <w:tcPr>
            <w:tcW w:w="1210" w:type="dxa"/>
            <w:tcBorders>
              <w:top w:val="single" w:sz="4" w:space="0" w:color="auto"/>
              <w:left w:val="single" w:sz="4" w:space="0" w:color="auto"/>
              <w:bottom w:val="single" w:sz="4" w:space="0" w:color="auto"/>
              <w:right w:val="single" w:sz="4" w:space="0" w:color="auto"/>
            </w:tcBorders>
            <w:vAlign w:val="center"/>
            <w:hideMark/>
          </w:tcPr>
          <w:p w14:paraId="652E002D" w14:textId="77777777" w:rsidR="00C33313" w:rsidRPr="00050EB8" w:rsidRDefault="00C33313" w:rsidP="001471C7">
            <w:pPr>
              <w:keepNext/>
              <w:keepLines/>
              <w:spacing w:after="0"/>
              <w:jc w:val="right"/>
              <w:rPr>
                <w:rFonts w:ascii="Arial" w:hAnsi="Arial" w:cs="Arial"/>
                <w:color w:val="000000"/>
                <w:sz w:val="18"/>
                <w:lang w:eastAsia="zh-CN"/>
              </w:rPr>
            </w:pPr>
            <w:r>
              <w:rPr>
                <w:rFonts w:ascii="Arial" w:hAnsi="Arial" w:cs="Arial"/>
                <w:color w:val="000000"/>
                <w:sz w:val="18"/>
                <w:szCs w:val="18"/>
              </w:rPr>
              <w:t>2110 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30C9BAF4" w14:textId="77777777" w:rsidR="00C33313" w:rsidRDefault="00C33313" w:rsidP="001471C7">
            <w:pPr>
              <w:keepNext/>
              <w:keepLines/>
              <w:spacing w:after="0"/>
              <w:jc w:val="center"/>
              <w:rPr>
                <w:rFonts w:ascii="Arial" w:hAnsi="Arial" w:cs="Arial"/>
                <w:color w:val="000000"/>
                <w:sz w:val="18"/>
              </w:rPr>
            </w:pPr>
            <w:r>
              <w:rPr>
                <w:rFonts w:ascii="Arial" w:hAnsi="Arial" w:cs="Arial"/>
                <w:color w:val="000000"/>
                <w:sz w:val="18"/>
                <w:szCs w:val="18"/>
              </w:rPr>
              <w:t>–</w:t>
            </w:r>
          </w:p>
        </w:tc>
        <w:tc>
          <w:tcPr>
            <w:tcW w:w="1401" w:type="dxa"/>
            <w:tcBorders>
              <w:top w:val="single" w:sz="4" w:space="0" w:color="auto"/>
              <w:left w:val="single" w:sz="4" w:space="0" w:color="auto"/>
              <w:bottom w:val="single" w:sz="4" w:space="0" w:color="auto"/>
              <w:right w:val="single" w:sz="4" w:space="0" w:color="auto"/>
            </w:tcBorders>
            <w:vAlign w:val="center"/>
            <w:hideMark/>
          </w:tcPr>
          <w:p w14:paraId="4615FF1A" w14:textId="77777777" w:rsidR="00C33313" w:rsidRPr="00050EB8" w:rsidRDefault="00C33313" w:rsidP="001471C7">
            <w:pPr>
              <w:keepNext/>
              <w:keepLines/>
              <w:spacing w:after="0"/>
              <w:rPr>
                <w:rFonts w:ascii="Arial" w:hAnsi="Arial" w:cs="Arial"/>
                <w:color w:val="000000"/>
                <w:sz w:val="18"/>
                <w:lang w:eastAsia="zh-CN"/>
              </w:rPr>
            </w:pPr>
            <w:r>
              <w:rPr>
                <w:rFonts w:ascii="Arial" w:hAnsi="Arial" w:cs="Arial"/>
                <w:color w:val="000000"/>
                <w:sz w:val="18"/>
                <w:szCs w:val="18"/>
              </w:rPr>
              <w:t>2170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54E867D4" w14:textId="77777777" w:rsidR="00C33313" w:rsidRPr="00050EB8" w:rsidRDefault="00C33313" w:rsidP="001471C7">
            <w:pPr>
              <w:keepNext/>
              <w:keepLines/>
              <w:spacing w:after="0"/>
              <w:jc w:val="center"/>
              <w:rPr>
                <w:rFonts w:ascii="Arial" w:hAnsi="Arial"/>
                <w:color w:val="000000"/>
                <w:sz w:val="18"/>
                <w:lang w:eastAsia="zh-CN"/>
              </w:rPr>
            </w:pPr>
            <w:r>
              <w:rPr>
                <w:rFonts w:ascii="Arial" w:hAnsi="Arial" w:cs="Arial"/>
                <w:color w:val="000000"/>
                <w:sz w:val="18"/>
                <w:szCs w:val="18"/>
              </w:rPr>
              <w:t>FDD</w:t>
            </w:r>
          </w:p>
        </w:tc>
      </w:tr>
      <w:tr w:rsidR="00C33313" w14:paraId="518C4A7C" w14:textId="77777777" w:rsidTr="001471C7">
        <w:trPr>
          <w:trHeight w:val="225"/>
          <w:jc w:val="center"/>
        </w:trPr>
        <w:tc>
          <w:tcPr>
            <w:tcW w:w="1702" w:type="dxa"/>
            <w:tcBorders>
              <w:top w:val="nil"/>
              <w:left w:val="single" w:sz="4" w:space="0" w:color="auto"/>
              <w:bottom w:val="nil"/>
              <w:right w:val="single" w:sz="4" w:space="0" w:color="auto"/>
            </w:tcBorders>
            <w:vAlign w:val="center"/>
            <w:hideMark/>
          </w:tcPr>
          <w:p w14:paraId="32AB391A" w14:textId="77777777" w:rsidR="00C33313" w:rsidRPr="00050EB8" w:rsidRDefault="00C33313" w:rsidP="001471C7">
            <w:pPr>
              <w:spacing w:after="0"/>
              <w:rPr>
                <w:rFonts w:ascii="Arial" w:hAnsi="Arial"/>
                <w:color w:val="000000"/>
                <w:sz w:val="18"/>
                <w:lang w:eastAsia="zh-CN"/>
              </w:rPr>
            </w:pPr>
          </w:p>
        </w:tc>
        <w:tc>
          <w:tcPr>
            <w:tcW w:w="980" w:type="dxa"/>
            <w:tcBorders>
              <w:top w:val="single" w:sz="4" w:space="0" w:color="auto"/>
              <w:left w:val="single" w:sz="4" w:space="0" w:color="auto"/>
              <w:bottom w:val="single" w:sz="4" w:space="0" w:color="auto"/>
              <w:right w:val="single" w:sz="4" w:space="0" w:color="auto"/>
            </w:tcBorders>
            <w:vAlign w:val="center"/>
          </w:tcPr>
          <w:p w14:paraId="6DBA5E1A" w14:textId="77777777" w:rsidR="00C33313" w:rsidRPr="00050EB8" w:rsidRDefault="00C33313" w:rsidP="001471C7">
            <w:pPr>
              <w:keepNext/>
              <w:keepLines/>
              <w:spacing w:after="0"/>
              <w:jc w:val="center"/>
              <w:rPr>
                <w:rFonts w:ascii="Arial" w:hAnsi="Arial"/>
                <w:color w:val="000000"/>
                <w:sz w:val="18"/>
              </w:rPr>
            </w:pPr>
            <w:r>
              <w:rPr>
                <w:rFonts w:ascii="Arial" w:hAnsi="Arial" w:cs="Arial"/>
                <w:color w:val="000000"/>
                <w:sz w:val="18"/>
                <w:szCs w:val="18"/>
              </w:rPr>
              <w:t>n28</w:t>
            </w:r>
          </w:p>
        </w:tc>
        <w:tc>
          <w:tcPr>
            <w:tcW w:w="1212" w:type="dxa"/>
            <w:tcBorders>
              <w:top w:val="single" w:sz="4" w:space="0" w:color="auto"/>
              <w:left w:val="single" w:sz="4" w:space="0" w:color="auto"/>
              <w:bottom w:val="single" w:sz="4" w:space="0" w:color="auto"/>
              <w:right w:val="single" w:sz="4" w:space="0" w:color="auto"/>
            </w:tcBorders>
            <w:vAlign w:val="center"/>
          </w:tcPr>
          <w:p w14:paraId="21B90C79" w14:textId="77777777" w:rsidR="00C33313" w:rsidRPr="00050EB8" w:rsidRDefault="00C33313" w:rsidP="001471C7">
            <w:pPr>
              <w:keepNext/>
              <w:keepLines/>
              <w:spacing w:after="0"/>
              <w:jc w:val="right"/>
              <w:rPr>
                <w:rFonts w:ascii="Arial" w:hAnsi="Arial" w:cs="Arial"/>
                <w:color w:val="000000"/>
                <w:sz w:val="18"/>
                <w:lang w:eastAsia="zh-CN"/>
              </w:rPr>
            </w:pPr>
            <w:r>
              <w:rPr>
                <w:rFonts w:ascii="Arial" w:hAnsi="Arial" w:cs="Arial"/>
                <w:color w:val="000000"/>
                <w:sz w:val="18"/>
                <w:szCs w:val="18"/>
              </w:rPr>
              <w:t>703 MHz</w:t>
            </w:r>
          </w:p>
        </w:tc>
        <w:tc>
          <w:tcPr>
            <w:tcW w:w="317" w:type="dxa"/>
            <w:tcBorders>
              <w:top w:val="single" w:sz="4" w:space="0" w:color="auto"/>
              <w:left w:val="single" w:sz="4" w:space="0" w:color="auto"/>
              <w:bottom w:val="single" w:sz="4" w:space="0" w:color="auto"/>
              <w:right w:val="single" w:sz="4" w:space="0" w:color="auto"/>
            </w:tcBorders>
            <w:vAlign w:val="center"/>
          </w:tcPr>
          <w:p w14:paraId="53204FB4" w14:textId="77777777" w:rsidR="00C33313" w:rsidRDefault="00C33313" w:rsidP="001471C7">
            <w:pPr>
              <w:keepNext/>
              <w:keepLines/>
              <w:spacing w:after="0"/>
              <w:jc w:val="center"/>
              <w:rPr>
                <w:rFonts w:ascii="Arial" w:hAnsi="Arial" w:cs="Arial"/>
                <w:color w:val="000000"/>
                <w:sz w:val="18"/>
              </w:rPr>
            </w:pPr>
            <w:r>
              <w:rPr>
                <w:rFonts w:ascii="Arial" w:hAnsi="Arial" w:cs="Arial"/>
                <w:color w:val="000000"/>
                <w:sz w:val="18"/>
                <w:szCs w:val="18"/>
              </w:rPr>
              <w:t>–</w:t>
            </w:r>
          </w:p>
        </w:tc>
        <w:tc>
          <w:tcPr>
            <w:tcW w:w="1200" w:type="dxa"/>
            <w:tcBorders>
              <w:top w:val="single" w:sz="4" w:space="0" w:color="auto"/>
              <w:left w:val="single" w:sz="4" w:space="0" w:color="auto"/>
              <w:bottom w:val="single" w:sz="4" w:space="0" w:color="auto"/>
              <w:right w:val="single" w:sz="4" w:space="0" w:color="auto"/>
            </w:tcBorders>
            <w:vAlign w:val="center"/>
          </w:tcPr>
          <w:p w14:paraId="199E8CC0" w14:textId="77777777" w:rsidR="00C33313" w:rsidRPr="00050EB8" w:rsidRDefault="00C33313" w:rsidP="001471C7">
            <w:pPr>
              <w:keepNext/>
              <w:keepLines/>
              <w:spacing w:after="0"/>
              <w:rPr>
                <w:rFonts w:ascii="Arial" w:hAnsi="Arial" w:cs="Arial"/>
                <w:color w:val="000000"/>
                <w:sz w:val="18"/>
                <w:lang w:eastAsia="zh-CN"/>
              </w:rPr>
            </w:pPr>
            <w:r>
              <w:rPr>
                <w:rFonts w:ascii="Arial" w:hAnsi="Arial" w:cs="Arial"/>
                <w:color w:val="000000"/>
                <w:sz w:val="18"/>
                <w:szCs w:val="18"/>
              </w:rPr>
              <w:t>748 MHz</w:t>
            </w:r>
          </w:p>
        </w:tc>
        <w:tc>
          <w:tcPr>
            <w:tcW w:w="1210" w:type="dxa"/>
            <w:tcBorders>
              <w:top w:val="single" w:sz="4" w:space="0" w:color="auto"/>
              <w:left w:val="single" w:sz="4" w:space="0" w:color="auto"/>
              <w:bottom w:val="single" w:sz="4" w:space="0" w:color="auto"/>
              <w:right w:val="single" w:sz="4" w:space="0" w:color="auto"/>
            </w:tcBorders>
            <w:vAlign w:val="center"/>
          </w:tcPr>
          <w:p w14:paraId="728A6BDA" w14:textId="77777777" w:rsidR="00C33313" w:rsidRPr="00050EB8" w:rsidRDefault="00C33313" w:rsidP="001471C7">
            <w:pPr>
              <w:keepNext/>
              <w:keepLines/>
              <w:spacing w:after="0"/>
              <w:jc w:val="right"/>
              <w:rPr>
                <w:rFonts w:ascii="Arial" w:hAnsi="Arial" w:cs="Arial"/>
                <w:color w:val="000000"/>
                <w:sz w:val="18"/>
                <w:lang w:eastAsia="zh-CN"/>
              </w:rPr>
            </w:pPr>
            <w:r>
              <w:rPr>
                <w:rFonts w:ascii="Arial" w:hAnsi="Arial" w:cs="Arial"/>
                <w:color w:val="000000"/>
                <w:sz w:val="18"/>
                <w:szCs w:val="18"/>
              </w:rPr>
              <w:t>758 MHz</w:t>
            </w:r>
          </w:p>
        </w:tc>
        <w:tc>
          <w:tcPr>
            <w:tcW w:w="317" w:type="dxa"/>
            <w:tcBorders>
              <w:top w:val="single" w:sz="4" w:space="0" w:color="auto"/>
              <w:left w:val="single" w:sz="4" w:space="0" w:color="auto"/>
              <w:bottom w:val="single" w:sz="4" w:space="0" w:color="auto"/>
              <w:right w:val="single" w:sz="4" w:space="0" w:color="auto"/>
            </w:tcBorders>
            <w:vAlign w:val="center"/>
          </w:tcPr>
          <w:p w14:paraId="43587CB0" w14:textId="77777777" w:rsidR="00C33313" w:rsidRDefault="00C33313" w:rsidP="001471C7">
            <w:pPr>
              <w:keepNext/>
              <w:keepLines/>
              <w:spacing w:after="0"/>
              <w:jc w:val="right"/>
              <w:rPr>
                <w:rFonts w:ascii="Arial" w:hAnsi="Arial" w:cs="Arial"/>
                <w:color w:val="000000"/>
                <w:sz w:val="18"/>
                <w:lang w:eastAsia="zh-CN"/>
              </w:rPr>
            </w:pPr>
            <w:r>
              <w:rPr>
                <w:rFonts w:ascii="Arial" w:hAnsi="Arial" w:cs="Arial"/>
                <w:color w:val="000000"/>
                <w:sz w:val="18"/>
                <w:szCs w:val="18"/>
              </w:rPr>
              <w:t>–</w:t>
            </w:r>
          </w:p>
        </w:tc>
        <w:tc>
          <w:tcPr>
            <w:tcW w:w="1401" w:type="dxa"/>
            <w:tcBorders>
              <w:top w:val="single" w:sz="4" w:space="0" w:color="auto"/>
              <w:left w:val="single" w:sz="4" w:space="0" w:color="auto"/>
              <w:bottom w:val="single" w:sz="4" w:space="0" w:color="auto"/>
              <w:right w:val="single" w:sz="4" w:space="0" w:color="auto"/>
            </w:tcBorders>
            <w:vAlign w:val="center"/>
          </w:tcPr>
          <w:p w14:paraId="34B43465" w14:textId="77777777" w:rsidR="00C33313" w:rsidRPr="00050EB8" w:rsidRDefault="00C33313" w:rsidP="001471C7">
            <w:pPr>
              <w:keepNext/>
              <w:keepLines/>
              <w:spacing w:after="0"/>
              <w:rPr>
                <w:rFonts w:ascii="Arial" w:hAnsi="Arial" w:cs="Arial"/>
                <w:color w:val="000000"/>
                <w:sz w:val="18"/>
                <w:lang w:eastAsia="zh-CN"/>
              </w:rPr>
            </w:pPr>
            <w:r>
              <w:rPr>
                <w:rFonts w:ascii="Arial" w:hAnsi="Arial" w:cs="Arial"/>
                <w:color w:val="000000"/>
                <w:sz w:val="18"/>
                <w:szCs w:val="18"/>
              </w:rPr>
              <w:t>803 MHz</w:t>
            </w:r>
          </w:p>
        </w:tc>
        <w:tc>
          <w:tcPr>
            <w:tcW w:w="850" w:type="dxa"/>
            <w:tcBorders>
              <w:top w:val="single" w:sz="4" w:space="0" w:color="auto"/>
              <w:left w:val="single" w:sz="4" w:space="0" w:color="auto"/>
              <w:bottom w:val="single" w:sz="4" w:space="0" w:color="auto"/>
              <w:right w:val="single" w:sz="4" w:space="0" w:color="auto"/>
            </w:tcBorders>
            <w:vAlign w:val="center"/>
          </w:tcPr>
          <w:p w14:paraId="004AD2F9" w14:textId="77777777" w:rsidR="00C33313" w:rsidRPr="00050EB8" w:rsidRDefault="00C33313" w:rsidP="001471C7">
            <w:pPr>
              <w:keepNext/>
              <w:keepLines/>
              <w:spacing w:after="0"/>
              <w:jc w:val="center"/>
              <w:rPr>
                <w:rFonts w:ascii="Arial" w:hAnsi="Arial"/>
                <w:color w:val="000000"/>
                <w:sz w:val="18"/>
                <w:lang w:eastAsia="zh-CN"/>
              </w:rPr>
            </w:pPr>
            <w:r>
              <w:rPr>
                <w:rFonts w:ascii="Arial" w:hAnsi="Arial" w:cs="Arial"/>
                <w:color w:val="000000"/>
                <w:sz w:val="18"/>
                <w:szCs w:val="18"/>
              </w:rPr>
              <w:t>FDD</w:t>
            </w:r>
          </w:p>
        </w:tc>
      </w:tr>
      <w:tr w:rsidR="00C33313" w14:paraId="4CAFD9F2" w14:textId="77777777" w:rsidTr="001471C7">
        <w:trPr>
          <w:trHeight w:val="225"/>
          <w:jc w:val="center"/>
        </w:trPr>
        <w:tc>
          <w:tcPr>
            <w:tcW w:w="1702" w:type="dxa"/>
            <w:tcBorders>
              <w:top w:val="nil"/>
              <w:left w:val="single" w:sz="4" w:space="0" w:color="auto"/>
              <w:bottom w:val="single" w:sz="4" w:space="0" w:color="auto"/>
              <w:right w:val="single" w:sz="4" w:space="0" w:color="auto"/>
            </w:tcBorders>
            <w:vAlign w:val="center"/>
            <w:hideMark/>
          </w:tcPr>
          <w:p w14:paraId="0E126173" w14:textId="77777777" w:rsidR="00C33313" w:rsidRPr="00050EB8" w:rsidRDefault="00C33313" w:rsidP="001471C7">
            <w:pPr>
              <w:spacing w:after="0"/>
              <w:rPr>
                <w:rFonts w:ascii="Arial" w:hAnsi="Arial"/>
                <w:color w:val="000000"/>
                <w:sz w:val="18"/>
                <w:lang w:eastAsia="zh-CN"/>
              </w:rPr>
            </w:pPr>
          </w:p>
        </w:tc>
        <w:tc>
          <w:tcPr>
            <w:tcW w:w="980" w:type="dxa"/>
            <w:tcBorders>
              <w:top w:val="single" w:sz="4" w:space="0" w:color="auto"/>
              <w:left w:val="single" w:sz="4" w:space="0" w:color="auto"/>
              <w:bottom w:val="single" w:sz="4" w:space="0" w:color="auto"/>
              <w:right w:val="single" w:sz="4" w:space="0" w:color="auto"/>
            </w:tcBorders>
            <w:vAlign w:val="center"/>
            <w:hideMark/>
          </w:tcPr>
          <w:p w14:paraId="723137F0" w14:textId="77777777" w:rsidR="00C33313" w:rsidRPr="00050EB8" w:rsidRDefault="00C33313" w:rsidP="001471C7">
            <w:pPr>
              <w:keepNext/>
              <w:keepLines/>
              <w:spacing w:after="0"/>
              <w:jc w:val="center"/>
              <w:rPr>
                <w:rFonts w:ascii="Arial" w:hAnsi="Arial"/>
                <w:color w:val="000000"/>
                <w:sz w:val="18"/>
                <w:lang w:eastAsia="zh-CN"/>
              </w:rPr>
            </w:pPr>
            <w:r>
              <w:rPr>
                <w:rFonts w:ascii="Arial" w:hAnsi="Arial" w:cs="Arial"/>
                <w:color w:val="000000"/>
                <w:sz w:val="18"/>
                <w:szCs w:val="18"/>
              </w:rPr>
              <w:t>n102</w:t>
            </w:r>
          </w:p>
        </w:tc>
        <w:tc>
          <w:tcPr>
            <w:tcW w:w="1212" w:type="dxa"/>
            <w:tcBorders>
              <w:top w:val="single" w:sz="4" w:space="0" w:color="auto"/>
              <w:left w:val="single" w:sz="4" w:space="0" w:color="auto"/>
              <w:bottom w:val="single" w:sz="4" w:space="0" w:color="auto"/>
              <w:right w:val="single" w:sz="4" w:space="0" w:color="auto"/>
            </w:tcBorders>
            <w:vAlign w:val="center"/>
            <w:hideMark/>
          </w:tcPr>
          <w:p w14:paraId="653BF71C" w14:textId="77777777" w:rsidR="00C33313" w:rsidRPr="00050EB8" w:rsidRDefault="00C33313" w:rsidP="001471C7">
            <w:pPr>
              <w:keepNext/>
              <w:keepLines/>
              <w:spacing w:after="0"/>
              <w:jc w:val="right"/>
              <w:rPr>
                <w:rFonts w:ascii="Arial" w:hAnsi="Arial" w:cs="Arial"/>
                <w:color w:val="000000"/>
                <w:sz w:val="18"/>
                <w:lang w:eastAsia="zh-CN"/>
              </w:rPr>
            </w:pPr>
            <w:r>
              <w:rPr>
                <w:rFonts w:ascii="Arial" w:hAnsi="Arial" w:cs="Arial"/>
                <w:color w:val="000000"/>
                <w:sz w:val="18"/>
                <w:szCs w:val="18"/>
              </w:rPr>
              <w:t>5925 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4883D001" w14:textId="77777777" w:rsidR="00C33313" w:rsidRDefault="00C33313" w:rsidP="001471C7">
            <w:pPr>
              <w:keepNext/>
              <w:keepLines/>
              <w:spacing w:after="0"/>
              <w:jc w:val="center"/>
              <w:rPr>
                <w:rFonts w:ascii="Arial" w:hAnsi="Arial" w:cs="Arial"/>
                <w:color w:val="000000"/>
                <w:sz w:val="18"/>
              </w:rPr>
            </w:pPr>
            <w:r>
              <w:rPr>
                <w:rFonts w:ascii="Arial" w:hAnsi="Arial" w:cs="Arial"/>
                <w:color w:val="000000"/>
                <w:sz w:val="18"/>
                <w:szCs w:val="18"/>
              </w:rPr>
              <w:t>–</w:t>
            </w:r>
          </w:p>
        </w:tc>
        <w:tc>
          <w:tcPr>
            <w:tcW w:w="1200" w:type="dxa"/>
            <w:tcBorders>
              <w:top w:val="single" w:sz="4" w:space="0" w:color="auto"/>
              <w:left w:val="single" w:sz="4" w:space="0" w:color="auto"/>
              <w:bottom w:val="single" w:sz="4" w:space="0" w:color="auto"/>
              <w:right w:val="single" w:sz="4" w:space="0" w:color="auto"/>
            </w:tcBorders>
            <w:vAlign w:val="center"/>
            <w:hideMark/>
          </w:tcPr>
          <w:p w14:paraId="03CF803F" w14:textId="77777777" w:rsidR="00C33313" w:rsidRPr="00050EB8" w:rsidRDefault="00C33313" w:rsidP="001471C7">
            <w:pPr>
              <w:keepNext/>
              <w:keepLines/>
              <w:spacing w:after="0"/>
              <w:rPr>
                <w:rFonts w:ascii="Arial" w:hAnsi="Arial" w:cs="Arial"/>
                <w:color w:val="000000"/>
                <w:sz w:val="18"/>
                <w:lang w:eastAsia="zh-CN"/>
              </w:rPr>
            </w:pPr>
            <w:r>
              <w:rPr>
                <w:rFonts w:ascii="Arial" w:hAnsi="Arial" w:cs="Arial"/>
                <w:color w:val="000000"/>
                <w:sz w:val="18"/>
                <w:szCs w:val="18"/>
              </w:rPr>
              <w:t>6425 MHz</w:t>
            </w:r>
          </w:p>
        </w:tc>
        <w:tc>
          <w:tcPr>
            <w:tcW w:w="1210" w:type="dxa"/>
            <w:tcBorders>
              <w:top w:val="single" w:sz="4" w:space="0" w:color="auto"/>
              <w:left w:val="single" w:sz="4" w:space="0" w:color="auto"/>
              <w:bottom w:val="single" w:sz="4" w:space="0" w:color="auto"/>
              <w:right w:val="single" w:sz="4" w:space="0" w:color="auto"/>
            </w:tcBorders>
            <w:vAlign w:val="center"/>
            <w:hideMark/>
          </w:tcPr>
          <w:p w14:paraId="4A77A81C" w14:textId="77777777" w:rsidR="00C33313" w:rsidRPr="00050EB8" w:rsidRDefault="00C33313" w:rsidP="001471C7">
            <w:pPr>
              <w:keepNext/>
              <w:keepLines/>
              <w:spacing w:after="0"/>
              <w:jc w:val="right"/>
              <w:rPr>
                <w:rFonts w:ascii="Arial" w:hAnsi="Arial" w:cs="Arial"/>
                <w:color w:val="000000"/>
                <w:sz w:val="18"/>
                <w:lang w:eastAsia="zh-CN"/>
              </w:rPr>
            </w:pPr>
            <w:r>
              <w:rPr>
                <w:rFonts w:ascii="Arial" w:hAnsi="Arial" w:cs="Arial"/>
                <w:color w:val="000000"/>
                <w:sz w:val="18"/>
                <w:szCs w:val="18"/>
              </w:rPr>
              <w:t>5925 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6B790EFD" w14:textId="77777777" w:rsidR="00C33313" w:rsidRDefault="00C33313" w:rsidP="001471C7">
            <w:pPr>
              <w:keepNext/>
              <w:keepLines/>
              <w:spacing w:after="0"/>
              <w:jc w:val="center"/>
              <w:rPr>
                <w:rFonts w:ascii="Arial" w:hAnsi="Arial" w:cs="Arial"/>
                <w:color w:val="000000"/>
                <w:sz w:val="18"/>
              </w:rPr>
            </w:pPr>
            <w:r>
              <w:rPr>
                <w:rFonts w:ascii="Arial" w:hAnsi="Arial" w:cs="Arial"/>
                <w:color w:val="000000"/>
                <w:sz w:val="18"/>
                <w:szCs w:val="18"/>
              </w:rPr>
              <w:t>–</w:t>
            </w:r>
          </w:p>
        </w:tc>
        <w:tc>
          <w:tcPr>
            <w:tcW w:w="1401" w:type="dxa"/>
            <w:tcBorders>
              <w:top w:val="single" w:sz="4" w:space="0" w:color="auto"/>
              <w:left w:val="single" w:sz="4" w:space="0" w:color="auto"/>
              <w:bottom w:val="single" w:sz="4" w:space="0" w:color="auto"/>
              <w:right w:val="single" w:sz="4" w:space="0" w:color="auto"/>
            </w:tcBorders>
            <w:vAlign w:val="center"/>
            <w:hideMark/>
          </w:tcPr>
          <w:p w14:paraId="1E40F16E" w14:textId="77777777" w:rsidR="00C33313" w:rsidRPr="00050EB8" w:rsidRDefault="00C33313" w:rsidP="001471C7">
            <w:pPr>
              <w:keepNext/>
              <w:keepLines/>
              <w:spacing w:after="0"/>
              <w:rPr>
                <w:rFonts w:ascii="Arial" w:hAnsi="Arial" w:cs="Arial"/>
                <w:color w:val="000000"/>
                <w:sz w:val="18"/>
                <w:lang w:eastAsia="zh-CN"/>
              </w:rPr>
            </w:pPr>
            <w:r>
              <w:rPr>
                <w:rFonts w:ascii="Arial" w:hAnsi="Arial" w:cs="Arial"/>
                <w:color w:val="000000"/>
                <w:sz w:val="18"/>
                <w:szCs w:val="18"/>
              </w:rPr>
              <w:t>6425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3C7AC3A1" w14:textId="77777777" w:rsidR="00C33313" w:rsidRPr="00050EB8" w:rsidRDefault="00C33313" w:rsidP="001471C7">
            <w:pPr>
              <w:keepNext/>
              <w:keepLines/>
              <w:spacing w:after="0"/>
              <w:jc w:val="center"/>
              <w:rPr>
                <w:rFonts w:ascii="Arial" w:hAnsi="Arial" w:cs="Arial"/>
                <w:color w:val="000000"/>
                <w:sz w:val="18"/>
                <w:szCs w:val="18"/>
                <w:lang w:eastAsia="zh-CN"/>
              </w:rPr>
            </w:pPr>
            <w:r>
              <w:rPr>
                <w:rFonts w:ascii="Arial" w:hAnsi="Arial" w:cs="Arial"/>
                <w:color w:val="000000"/>
                <w:sz w:val="18"/>
                <w:szCs w:val="18"/>
              </w:rPr>
              <w:t>TDD</w:t>
            </w:r>
          </w:p>
        </w:tc>
      </w:tr>
    </w:tbl>
    <w:p w14:paraId="1148E651" w14:textId="4FE1D248" w:rsidR="00C33313" w:rsidRPr="006A0293" w:rsidRDefault="00C33313" w:rsidP="00C33313">
      <w:pPr>
        <w:pStyle w:val="41"/>
      </w:pPr>
      <w:bookmarkStart w:id="573" w:name="_Toc117459049"/>
      <w:bookmarkStart w:id="574" w:name="_Toc136288503"/>
      <w:r w:rsidRPr="00C33313">
        <w:lastRenderedPageBreak/>
        <w:t>5.</w:t>
      </w:r>
      <w:r>
        <w:t>54</w:t>
      </w:r>
      <w:r w:rsidRPr="006A0293">
        <w:t>.1.2</w:t>
      </w:r>
      <w:r w:rsidRPr="006A0293">
        <w:tab/>
        <w:t>Channel bandwidths per operating band for CA</w:t>
      </w:r>
      <w:bookmarkEnd w:id="573"/>
      <w:bookmarkEnd w:id="574"/>
    </w:p>
    <w:p w14:paraId="34B87D41" w14:textId="5F08BC25" w:rsidR="00C33313" w:rsidRPr="00A20126" w:rsidRDefault="00C33313" w:rsidP="00C33313">
      <w:pPr>
        <w:pStyle w:val="TH"/>
        <w:rPr>
          <w:rFonts w:cs="Arial"/>
        </w:rPr>
      </w:pPr>
      <w:r>
        <w:rPr>
          <w:rFonts w:cs="Arial"/>
        </w:rPr>
        <w:t xml:space="preserve">Table </w:t>
      </w:r>
      <w:r w:rsidRPr="00A20126">
        <w:rPr>
          <w:rFonts w:cs="Arial"/>
        </w:rPr>
        <w:t>5.</w:t>
      </w:r>
      <w:r>
        <w:rPr>
          <w:rFonts w:cs="Arial"/>
        </w:rPr>
        <w:t xml:space="preserve">54.1.2-1: Supported bandwidths per </w:t>
      </w:r>
      <w:r w:rsidRPr="00A20126">
        <w:rPr>
          <w:rFonts w:cs="Arial"/>
        </w:rPr>
        <w:t>CA</w:t>
      </w:r>
      <w:r>
        <w:rPr>
          <w:rFonts w:cs="Arial"/>
        </w:rPr>
        <w:t xml:space="preserve"> band combination of </w:t>
      </w:r>
      <w:r w:rsidRPr="00467ADF">
        <w:rPr>
          <w:rFonts w:cs="Arial"/>
        </w:rPr>
        <w:t>band n</w:t>
      </w:r>
      <w:r>
        <w:rPr>
          <w:rFonts w:cs="Arial"/>
        </w:rPr>
        <w:t>1</w:t>
      </w:r>
      <w:r w:rsidRPr="00467ADF">
        <w:rPr>
          <w:rFonts w:cs="Arial"/>
        </w:rPr>
        <w:t>+n</w:t>
      </w:r>
      <w:r>
        <w:rPr>
          <w:rFonts w:cs="Arial"/>
        </w:rPr>
        <w:t>28</w:t>
      </w:r>
      <w:r w:rsidRPr="00467ADF">
        <w:rPr>
          <w:rFonts w:cs="Arial"/>
        </w:rPr>
        <w:t>+n</w:t>
      </w:r>
      <w:r>
        <w:rPr>
          <w:rFonts w:cs="Arial"/>
        </w:rPr>
        <w:t>102</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33313" w14:paraId="652B8513" w14:textId="77777777" w:rsidTr="001471C7">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24A9F990" w14:textId="77777777" w:rsidR="00C33313" w:rsidRDefault="00C33313" w:rsidP="001471C7">
            <w:pPr>
              <w:pStyle w:val="TAH"/>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27D7BFB6" w14:textId="77777777" w:rsidR="00C33313" w:rsidRDefault="00C33313" w:rsidP="001471C7">
            <w:pPr>
              <w:pStyle w:val="TAH"/>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1AE27E03" w14:textId="77777777" w:rsidR="00C33313" w:rsidRDefault="00C33313" w:rsidP="001471C7">
            <w:pPr>
              <w:pStyle w:val="TAH"/>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E090B35" w14:textId="77777777" w:rsidR="00C33313" w:rsidRDefault="00C33313" w:rsidP="001471C7">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3BFFF374" w14:textId="77777777" w:rsidR="00C33313" w:rsidRDefault="00C33313" w:rsidP="001471C7">
            <w:pPr>
              <w:pStyle w:val="TAH"/>
              <w:rPr>
                <w:szCs w:val="18"/>
                <w:lang w:val="en-US" w:eastAsia="zh-CN"/>
              </w:rPr>
            </w:pPr>
            <w:r>
              <w:t>Bandwidth combination set</w:t>
            </w:r>
          </w:p>
        </w:tc>
      </w:tr>
      <w:tr w:rsidR="00C33313" w14:paraId="5D580E9E" w14:textId="77777777" w:rsidTr="001471C7">
        <w:trPr>
          <w:trHeight w:val="187"/>
        </w:trPr>
        <w:tc>
          <w:tcPr>
            <w:tcW w:w="1983" w:type="dxa"/>
            <w:tcBorders>
              <w:top w:val="single" w:sz="4" w:space="0" w:color="auto"/>
              <w:left w:val="single" w:sz="4" w:space="0" w:color="auto"/>
              <w:bottom w:val="nil"/>
              <w:right w:val="single" w:sz="4" w:space="0" w:color="auto"/>
            </w:tcBorders>
            <w:shd w:val="clear" w:color="auto" w:fill="auto"/>
          </w:tcPr>
          <w:p w14:paraId="519D253C" w14:textId="77777777" w:rsidR="00C33313" w:rsidRDefault="00C33313" w:rsidP="001471C7">
            <w:pPr>
              <w:pStyle w:val="TAC"/>
              <w:rPr>
                <w:rFonts w:eastAsia="宋体"/>
                <w:szCs w:val="18"/>
                <w:lang w:val="en-US" w:eastAsia="zh-CN"/>
              </w:rPr>
            </w:pPr>
            <w:r w:rsidRPr="009253A0">
              <w:rPr>
                <w:color w:val="000000"/>
                <w:lang w:eastAsia="zh-CN"/>
              </w:rPr>
              <w:t>CA_n</w:t>
            </w:r>
            <w:r>
              <w:rPr>
                <w:color w:val="000000"/>
                <w:lang w:eastAsia="zh-CN"/>
              </w:rPr>
              <w:t>1</w:t>
            </w:r>
            <w:r w:rsidRPr="009253A0">
              <w:rPr>
                <w:color w:val="000000"/>
                <w:lang w:eastAsia="zh-CN"/>
              </w:rPr>
              <w:t>A-n</w:t>
            </w:r>
            <w:r>
              <w:rPr>
                <w:color w:val="000000"/>
                <w:lang w:eastAsia="zh-CN"/>
              </w:rPr>
              <w:t>28</w:t>
            </w:r>
            <w:r w:rsidRPr="009253A0">
              <w:rPr>
                <w:color w:val="000000"/>
                <w:lang w:eastAsia="zh-CN"/>
              </w:rPr>
              <w:t>A-n</w:t>
            </w:r>
            <w:r>
              <w:rPr>
                <w:color w:val="000000"/>
                <w:lang w:eastAsia="zh-CN"/>
              </w:rPr>
              <w:t>102</w:t>
            </w:r>
            <w:r w:rsidRPr="009253A0">
              <w:rPr>
                <w:color w:val="000000"/>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AA47E4" w14:textId="77777777" w:rsidR="00C33313" w:rsidRDefault="00C33313" w:rsidP="001471C7">
            <w:pPr>
              <w:pStyle w:val="TAC"/>
              <w:rPr>
                <w:rFonts w:cs="Arial"/>
                <w:color w:val="000000"/>
                <w:szCs w:val="18"/>
              </w:rPr>
            </w:pPr>
            <w:r w:rsidRPr="00A20613">
              <w:rPr>
                <w:rFonts w:cs="Arial"/>
                <w:color w:val="000000"/>
                <w:szCs w:val="18"/>
              </w:rPr>
              <w:t>CA_n</w:t>
            </w:r>
            <w:r>
              <w:rPr>
                <w:rFonts w:cs="Arial"/>
                <w:color w:val="000000"/>
                <w:szCs w:val="18"/>
              </w:rPr>
              <w:t>1</w:t>
            </w:r>
            <w:r w:rsidRPr="00A20613">
              <w:rPr>
                <w:rFonts w:cs="Arial"/>
                <w:color w:val="000000"/>
                <w:szCs w:val="18"/>
              </w:rPr>
              <w:t>A-n</w:t>
            </w:r>
            <w:r>
              <w:rPr>
                <w:rFonts w:cs="Arial"/>
                <w:color w:val="000000"/>
                <w:szCs w:val="18"/>
              </w:rPr>
              <w:t>28</w:t>
            </w:r>
            <w:r w:rsidRPr="00A20613">
              <w:rPr>
                <w:rFonts w:cs="Arial"/>
                <w:color w:val="000000"/>
                <w:szCs w:val="18"/>
              </w:rPr>
              <w:t>A</w:t>
            </w:r>
          </w:p>
          <w:p w14:paraId="6394A82E" w14:textId="77777777" w:rsidR="00C33313" w:rsidRDefault="00C33313" w:rsidP="001471C7">
            <w:pPr>
              <w:pStyle w:val="TAC"/>
              <w:rPr>
                <w:rFonts w:cs="Arial"/>
                <w:color w:val="000000"/>
                <w:szCs w:val="18"/>
              </w:rPr>
            </w:pPr>
            <w:r w:rsidRPr="00A20613">
              <w:rPr>
                <w:rFonts w:cs="Arial"/>
                <w:color w:val="000000"/>
                <w:szCs w:val="18"/>
              </w:rPr>
              <w:t>CA_n</w:t>
            </w:r>
            <w:r>
              <w:rPr>
                <w:rFonts w:cs="Arial"/>
                <w:color w:val="000000"/>
                <w:szCs w:val="18"/>
              </w:rPr>
              <w:t>1A</w:t>
            </w:r>
            <w:r w:rsidRPr="00A20613">
              <w:rPr>
                <w:rFonts w:cs="Arial"/>
                <w:color w:val="000000"/>
                <w:szCs w:val="18"/>
              </w:rPr>
              <w:t>-n</w:t>
            </w:r>
            <w:r>
              <w:rPr>
                <w:rFonts w:cs="Arial"/>
                <w:color w:val="000000"/>
                <w:szCs w:val="18"/>
              </w:rPr>
              <w:t>102</w:t>
            </w:r>
            <w:r w:rsidRPr="00A20613">
              <w:rPr>
                <w:rFonts w:cs="Arial"/>
                <w:color w:val="000000"/>
                <w:szCs w:val="18"/>
              </w:rPr>
              <w:t>A</w:t>
            </w:r>
          </w:p>
          <w:p w14:paraId="5904C8F2" w14:textId="77777777" w:rsidR="00C33313" w:rsidRDefault="00C33313" w:rsidP="001471C7">
            <w:pPr>
              <w:pStyle w:val="TAC"/>
              <w:rPr>
                <w:rFonts w:eastAsia="宋体"/>
                <w:szCs w:val="18"/>
                <w:lang w:val="en-US" w:eastAsia="zh-CN"/>
              </w:rPr>
            </w:pPr>
            <w:r w:rsidRPr="00A20613">
              <w:rPr>
                <w:rFonts w:cs="Arial"/>
                <w:color w:val="000000"/>
                <w:szCs w:val="18"/>
              </w:rPr>
              <w:t>CA_n</w:t>
            </w:r>
            <w:r>
              <w:rPr>
                <w:rFonts w:cs="Arial"/>
                <w:color w:val="000000"/>
                <w:szCs w:val="18"/>
              </w:rPr>
              <w:t>28A</w:t>
            </w:r>
            <w:r w:rsidRPr="00A20613">
              <w:rPr>
                <w:rFonts w:cs="Arial"/>
                <w:color w:val="000000"/>
                <w:szCs w:val="18"/>
              </w:rPr>
              <w:t>-n</w:t>
            </w:r>
            <w:r>
              <w:rPr>
                <w:rFonts w:cs="Arial"/>
                <w:color w:val="000000"/>
                <w:szCs w:val="18"/>
              </w:rPr>
              <w:t>102</w:t>
            </w:r>
            <w:r w:rsidRPr="00A20613">
              <w:rPr>
                <w:rFonts w:cs="Arial"/>
                <w:color w:val="000000"/>
                <w:szCs w:val="18"/>
              </w:rPr>
              <w:t>A</w:t>
            </w:r>
          </w:p>
        </w:tc>
        <w:tc>
          <w:tcPr>
            <w:tcW w:w="730" w:type="dxa"/>
            <w:tcBorders>
              <w:left w:val="single" w:sz="4" w:space="0" w:color="auto"/>
              <w:right w:val="single" w:sz="4" w:space="0" w:color="auto"/>
            </w:tcBorders>
            <w:vAlign w:val="center"/>
          </w:tcPr>
          <w:p w14:paraId="279DDCC2" w14:textId="77777777" w:rsidR="00C33313" w:rsidRDefault="00C33313" w:rsidP="001471C7">
            <w:pPr>
              <w:pStyle w:val="TAC"/>
              <w:rPr>
                <w:szCs w:val="18"/>
                <w:lang w:val="en-US" w:eastAsia="zh-CN"/>
              </w:rPr>
            </w:pPr>
            <w:r>
              <w:rPr>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E2AC714" w14:textId="77777777" w:rsidR="00C33313" w:rsidRPr="009663F7" w:rsidRDefault="00C33313" w:rsidP="001471C7">
            <w:pPr>
              <w:keepNext/>
              <w:keepLines/>
              <w:spacing w:after="0"/>
              <w:jc w:val="center"/>
              <w:textAlignment w:val="bottom"/>
              <w:rPr>
                <w:rFonts w:ascii="Arial" w:hAnsi="Arial" w:cs="Arial"/>
                <w:sz w:val="18"/>
                <w:szCs w:val="16"/>
                <w:lang w:val="en-US" w:eastAsia="zh-CN"/>
              </w:rPr>
            </w:pPr>
            <w:r w:rsidRPr="00AB6AEF">
              <w:rPr>
                <w:rFonts w:ascii="Arial" w:hAnsi="Arial" w:cs="Arial"/>
                <w:color w:val="000000"/>
                <w:sz w:val="18"/>
                <w:szCs w:val="16"/>
              </w:rPr>
              <w:t>5, 10, 15, 20, 25, 30, 40, 50</w:t>
            </w:r>
            <w:r>
              <w:rPr>
                <w:rFonts w:ascii="Arial" w:hAnsi="Arial" w:cs="Arial"/>
                <w:color w:val="000000"/>
                <w:sz w:val="18"/>
                <w:szCs w:val="16"/>
              </w:rPr>
              <w:t xml:space="preserve"> </w:t>
            </w:r>
          </w:p>
        </w:tc>
        <w:tc>
          <w:tcPr>
            <w:tcW w:w="1360" w:type="dxa"/>
            <w:tcBorders>
              <w:left w:val="single" w:sz="4" w:space="0" w:color="auto"/>
              <w:bottom w:val="nil"/>
              <w:right w:val="single" w:sz="4" w:space="0" w:color="auto"/>
            </w:tcBorders>
            <w:shd w:val="clear" w:color="auto" w:fill="auto"/>
            <w:vAlign w:val="center"/>
          </w:tcPr>
          <w:p w14:paraId="7A244AD7" w14:textId="77777777" w:rsidR="00C33313" w:rsidRDefault="00C33313" w:rsidP="001471C7">
            <w:pPr>
              <w:pStyle w:val="TAC"/>
              <w:rPr>
                <w:szCs w:val="18"/>
                <w:lang w:val="en-US" w:eastAsia="zh-CN"/>
              </w:rPr>
            </w:pPr>
            <w:r>
              <w:rPr>
                <w:rFonts w:hint="eastAsia"/>
                <w:szCs w:val="18"/>
                <w:lang w:val="en-US" w:eastAsia="zh-CN"/>
              </w:rPr>
              <w:t>0</w:t>
            </w:r>
          </w:p>
        </w:tc>
      </w:tr>
      <w:tr w:rsidR="00C33313" w14:paraId="4599F4C6" w14:textId="77777777" w:rsidTr="001471C7">
        <w:trPr>
          <w:trHeight w:val="187"/>
        </w:trPr>
        <w:tc>
          <w:tcPr>
            <w:tcW w:w="1983" w:type="dxa"/>
            <w:tcBorders>
              <w:top w:val="nil"/>
              <w:left w:val="single" w:sz="4" w:space="0" w:color="auto"/>
              <w:bottom w:val="nil"/>
              <w:right w:val="single" w:sz="4" w:space="0" w:color="auto"/>
            </w:tcBorders>
            <w:shd w:val="clear" w:color="auto" w:fill="auto"/>
            <w:vAlign w:val="center"/>
          </w:tcPr>
          <w:p w14:paraId="1635AEA0" w14:textId="77777777" w:rsidR="00C33313" w:rsidRDefault="00C33313" w:rsidP="001471C7">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478E0D5" w14:textId="77777777" w:rsidR="00C33313" w:rsidRDefault="00C33313" w:rsidP="001471C7">
            <w:pPr>
              <w:pStyle w:val="TAC"/>
              <w:rPr>
                <w:szCs w:val="18"/>
                <w:lang w:val="en-US" w:eastAsia="zh-CN"/>
              </w:rPr>
            </w:pPr>
          </w:p>
        </w:tc>
        <w:tc>
          <w:tcPr>
            <w:tcW w:w="730" w:type="dxa"/>
            <w:tcBorders>
              <w:left w:val="single" w:sz="4" w:space="0" w:color="auto"/>
              <w:right w:val="single" w:sz="4" w:space="0" w:color="auto"/>
            </w:tcBorders>
            <w:vAlign w:val="center"/>
          </w:tcPr>
          <w:p w14:paraId="4C560167" w14:textId="77777777" w:rsidR="00C33313" w:rsidRDefault="00C33313" w:rsidP="001471C7">
            <w:pPr>
              <w:pStyle w:val="TAC"/>
              <w:rPr>
                <w:szCs w:val="18"/>
                <w:lang w:val="en-US" w:eastAsia="zh-CN"/>
              </w:rPr>
            </w:pPr>
            <w:r>
              <w:rPr>
                <w:color w:val="000000"/>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A80A4D6" w14:textId="77777777" w:rsidR="00C33313" w:rsidRPr="009663F7" w:rsidRDefault="00C33313" w:rsidP="001471C7">
            <w:pPr>
              <w:keepNext/>
              <w:keepLines/>
              <w:spacing w:after="0"/>
              <w:jc w:val="center"/>
              <w:textAlignment w:val="bottom"/>
              <w:rPr>
                <w:rFonts w:ascii="Arial" w:hAnsi="Arial" w:cs="Arial"/>
                <w:sz w:val="18"/>
                <w:szCs w:val="16"/>
                <w:lang w:val="en-US" w:eastAsia="zh-CN"/>
              </w:rPr>
            </w:pPr>
            <w:r w:rsidRPr="00F712AE">
              <w:rPr>
                <w:rFonts w:ascii="Arial" w:hAnsi="Arial" w:cs="Arial"/>
                <w:color w:val="000000"/>
                <w:sz w:val="18"/>
                <w:szCs w:val="16"/>
              </w:rPr>
              <w:t>5, 10, 15, 20, 30</w:t>
            </w:r>
            <w:r>
              <w:rPr>
                <w:rFonts w:ascii="Arial" w:hAnsi="Arial" w:cs="Arial"/>
                <w:color w:val="000000"/>
                <w:sz w:val="18"/>
                <w:szCs w:val="16"/>
              </w:rPr>
              <w:t xml:space="preserve"> </w:t>
            </w:r>
          </w:p>
        </w:tc>
        <w:tc>
          <w:tcPr>
            <w:tcW w:w="1360" w:type="dxa"/>
            <w:tcBorders>
              <w:top w:val="nil"/>
              <w:left w:val="single" w:sz="4" w:space="0" w:color="auto"/>
              <w:bottom w:val="nil"/>
              <w:right w:val="single" w:sz="4" w:space="0" w:color="auto"/>
            </w:tcBorders>
            <w:shd w:val="clear" w:color="auto" w:fill="auto"/>
            <w:vAlign w:val="center"/>
          </w:tcPr>
          <w:p w14:paraId="5440661B" w14:textId="77777777" w:rsidR="00C33313" w:rsidRDefault="00C33313" w:rsidP="001471C7">
            <w:pPr>
              <w:pStyle w:val="TAC"/>
              <w:rPr>
                <w:szCs w:val="18"/>
                <w:lang w:val="en-US" w:eastAsia="zh-CN"/>
              </w:rPr>
            </w:pPr>
          </w:p>
        </w:tc>
      </w:tr>
      <w:tr w:rsidR="00C33313" w14:paraId="2147F5C7" w14:textId="77777777" w:rsidTr="001471C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501709" w14:textId="77777777" w:rsidR="00C33313" w:rsidRDefault="00C33313" w:rsidP="001471C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909C92" w14:textId="77777777" w:rsidR="00C33313" w:rsidRDefault="00C33313" w:rsidP="001471C7">
            <w:pPr>
              <w:pStyle w:val="TAC"/>
              <w:rPr>
                <w:szCs w:val="18"/>
                <w:lang w:val="en-US" w:eastAsia="zh-CN"/>
              </w:rPr>
            </w:pPr>
          </w:p>
        </w:tc>
        <w:tc>
          <w:tcPr>
            <w:tcW w:w="730" w:type="dxa"/>
            <w:tcBorders>
              <w:left w:val="single" w:sz="4" w:space="0" w:color="auto"/>
              <w:right w:val="single" w:sz="4" w:space="0" w:color="auto"/>
            </w:tcBorders>
            <w:vAlign w:val="center"/>
          </w:tcPr>
          <w:p w14:paraId="43D360E2" w14:textId="77777777" w:rsidR="00C33313" w:rsidRDefault="00C33313" w:rsidP="001471C7">
            <w:pPr>
              <w:pStyle w:val="TAC"/>
              <w:rPr>
                <w:szCs w:val="18"/>
                <w:lang w:val="en-US" w:eastAsia="zh-CN"/>
              </w:rPr>
            </w:pPr>
            <w:r>
              <w:rPr>
                <w:rFonts w:eastAsia="宋体"/>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1F38A1C2" w14:textId="77777777" w:rsidR="00C33313" w:rsidRPr="009663F7" w:rsidRDefault="00C33313" w:rsidP="001471C7">
            <w:pPr>
              <w:keepNext/>
              <w:keepLines/>
              <w:spacing w:after="0"/>
              <w:jc w:val="center"/>
              <w:textAlignment w:val="bottom"/>
              <w:rPr>
                <w:rFonts w:ascii="Arial" w:eastAsia="宋体" w:hAnsi="Arial" w:cs="Arial"/>
                <w:sz w:val="18"/>
                <w:szCs w:val="16"/>
                <w:lang w:val="en-US" w:eastAsia="zh-CN" w:bidi="ar"/>
              </w:rPr>
            </w:pPr>
            <w:r w:rsidRPr="006D0EC8">
              <w:rPr>
                <w:rFonts w:ascii="Arial" w:hAnsi="Arial" w:cs="Arial"/>
                <w:color w:val="000000"/>
                <w:sz w:val="18"/>
                <w:szCs w:val="16"/>
              </w:rPr>
              <w:t>20, 40, 60, 80, 100</w:t>
            </w:r>
            <w:r>
              <w:rPr>
                <w:rFonts w:ascii="Arial" w:hAnsi="Arial" w:cs="Arial"/>
                <w:color w:val="000000"/>
                <w:sz w:val="18"/>
                <w:szCs w:val="16"/>
              </w:rPr>
              <w:t xml:space="preserve"> </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A25948" w14:textId="77777777" w:rsidR="00C33313" w:rsidRDefault="00C33313" w:rsidP="001471C7">
            <w:pPr>
              <w:pStyle w:val="TAC"/>
              <w:rPr>
                <w:szCs w:val="18"/>
                <w:lang w:val="en-US" w:eastAsia="zh-CN"/>
              </w:rPr>
            </w:pPr>
          </w:p>
        </w:tc>
      </w:tr>
      <w:tr w:rsidR="00C33313" w14:paraId="7071EB7C" w14:textId="77777777" w:rsidTr="001471C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AC85DE" w14:textId="77777777" w:rsidR="00C33313" w:rsidRDefault="00C33313" w:rsidP="001471C7">
            <w:pPr>
              <w:pStyle w:val="TAC"/>
              <w:rPr>
                <w:szCs w:val="18"/>
                <w:lang w:val="en-US" w:eastAsia="zh-CN"/>
              </w:rPr>
            </w:pPr>
            <w:r w:rsidRPr="009253A0">
              <w:rPr>
                <w:color w:val="000000"/>
                <w:lang w:eastAsia="zh-CN"/>
              </w:rPr>
              <w:t>CA_n</w:t>
            </w:r>
            <w:r>
              <w:rPr>
                <w:color w:val="000000"/>
                <w:lang w:eastAsia="zh-CN"/>
              </w:rPr>
              <w:t>1</w:t>
            </w:r>
            <w:r w:rsidRPr="009253A0">
              <w:rPr>
                <w:color w:val="000000"/>
                <w:lang w:eastAsia="zh-CN"/>
              </w:rPr>
              <w:t>A-n</w:t>
            </w:r>
            <w:r>
              <w:rPr>
                <w:color w:val="000000"/>
                <w:lang w:eastAsia="zh-CN"/>
              </w:rPr>
              <w:t>28</w:t>
            </w:r>
            <w:r w:rsidRPr="009253A0">
              <w:rPr>
                <w:color w:val="000000"/>
                <w:lang w:eastAsia="zh-CN"/>
              </w:rPr>
              <w:t>A-n</w:t>
            </w:r>
            <w:r>
              <w:rPr>
                <w:color w:val="000000"/>
                <w:lang w:eastAsia="zh-CN"/>
              </w:rPr>
              <w:t>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9886CA" w14:textId="77777777" w:rsidR="00C33313" w:rsidRDefault="00C33313" w:rsidP="001471C7">
            <w:pPr>
              <w:pStyle w:val="TAC"/>
              <w:rPr>
                <w:rFonts w:cs="Arial"/>
                <w:color w:val="000000"/>
                <w:szCs w:val="18"/>
              </w:rPr>
            </w:pPr>
            <w:r w:rsidRPr="00A20613">
              <w:rPr>
                <w:rFonts w:cs="Arial"/>
                <w:color w:val="000000"/>
                <w:szCs w:val="18"/>
              </w:rPr>
              <w:t>CA_n</w:t>
            </w:r>
            <w:r>
              <w:rPr>
                <w:rFonts w:cs="Arial"/>
                <w:color w:val="000000"/>
                <w:szCs w:val="18"/>
              </w:rPr>
              <w:t>1</w:t>
            </w:r>
            <w:r w:rsidRPr="00A20613">
              <w:rPr>
                <w:rFonts w:cs="Arial"/>
                <w:color w:val="000000"/>
                <w:szCs w:val="18"/>
              </w:rPr>
              <w:t>A-n</w:t>
            </w:r>
            <w:r>
              <w:rPr>
                <w:rFonts w:cs="Arial"/>
                <w:color w:val="000000"/>
                <w:szCs w:val="18"/>
              </w:rPr>
              <w:t>28</w:t>
            </w:r>
            <w:r w:rsidRPr="00A20613">
              <w:rPr>
                <w:rFonts w:cs="Arial"/>
                <w:color w:val="000000"/>
                <w:szCs w:val="18"/>
              </w:rPr>
              <w:t>A</w:t>
            </w:r>
          </w:p>
          <w:p w14:paraId="5777D7DC" w14:textId="77777777" w:rsidR="00C33313" w:rsidRDefault="00C33313" w:rsidP="001471C7">
            <w:pPr>
              <w:pStyle w:val="TAC"/>
              <w:rPr>
                <w:rFonts w:cs="Arial"/>
                <w:color w:val="000000"/>
                <w:szCs w:val="18"/>
              </w:rPr>
            </w:pPr>
            <w:r w:rsidRPr="00A20613">
              <w:rPr>
                <w:rFonts w:cs="Arial"/>
                <w:color w:val="000000"/>
                <w:szCs w:val="18"/>
              </w:rPr>
              <w:t>CA_n</w:t>
            </w:r>
            <w:r>
              <w:rPr>
                <w:rFonts w:cs="Arial"/>
                <w:color w:val="000000"/>
                <w:szCs w:val="18"/>
              </w:rPr>
              <w:t>1A</w:t>
            </w:r>
            <w:r w:rsidRPr="00A20613">
              <w:rPr>
                <w:rFonts w:cs="Arial"/>
                <w:color w:val="000000"/>
                <w:szCs w:val="18"/>
              </w:rPr>
              <w:t>-n</w:t>
            </w:r>
            <w:r>
              <w:rPr>
                <w:rFonts w:cs="Arial"/>
                <w:color w:val="000000"/>
                <w:szCs w:val="18"/>
              </w:rPr>
              <w:t>102</w:t>
            </w:r>
            <w:r w:rsidRPr="00A20613">
              <w:rPr>
                <w:rFonts w:cs="Arial"/>
                <w:color w:val="000000"/>
                <w:szCs w:val="18"/>
              </w:rPr>
              <w:t>A</w:t>
            </w:r>
          </w:p>
          <w:p w14:paraId="2BA10304" w14:textId="77777777" w:rsidR="00C33313" w:rsidRPr="00352F16" w:rsidRDefault="00C33313" w:rsidP="001471C7">
            <w:pPr>
              <w:pStyle w:val="TAC"/>
              <w:rPr>
                <w:rFonts w:cs="Arial"/>
                <w:color w:val="000000"/>
                <w:szCs w:val="18"/>
              </w:rPr>
            </w:pPr>
            <w:r w:rsidRPr="00A20613">
              <w:rPr>
                <w:rFonts w:cs="Arial"/>
                <w:color w:val="000000"/>
                <w:szCs w:val="18"/>
              </w:rPr>
              <w:t>CA_n</w:t>
            </w:r>
            <w:r>
              <w:rPr>
                <w:rFonts w:cs="Arial"/>
                <w:color w:val="000000"/>
                <w:szCs w:val="18"/>
              </w:rPr>
              <w:t>28A</w:t>
            </w:r>
            <w:r w:rsidRPr="00A20613">
              <w:rPr>
                <w:rFonts w:cs="Arial"/>
                <w:color w:val="000000"/>
                <w:szCs w:val="18"/>
              </w:rPr>
              <w:t>-n</w:t>
            </w:r>
            <w:r>
              <w:rPr>
                <w:rFonts w:cs="Arial"/>
                <w:color w:val="000000"/>
                <w:szCs w:val="18"/>
              </w:rPr>
              <w:t>102</w:t>
            </w:r>
            <w:r w:rsidRPr="00A20613">
              <w:rPr>
                <w:rFonts w:cs="Arial"/>
                <w:color w:val="000000"/>
                <w:szCs w:val="18"/>
              </w:rPr>
              <w:t>A</w:t>
            </w:r>
          </w:p>
        </w:tc>
        <w:tc>
          <w:tcPr>
            <w:tcW w:w="730" w:type="dxa"/>
            <w:tcBorders>
              <w:left w:val="single" w:sz="4" w:space="0" w:color="auto"/>
              <w:right w:val="single" w:sz="4" w:space="0" w:color="auto"/>
            </w:tcBorders>
            <w:vAlign w:val="center"/>
          </w:tcPr>
          <w:p w14:paraId="5AFD801A" w14:textId="77777777" w:rsidR="00C33313" w:rsidRDefault="00C33313" w:rsidP="001471C7">
            <w:pPr>
              <w:pStyle w:val="TAC"/>
              <w:rPr>
                <w:rFonts w:eastAsia="宋体"/>
                <w:color w:val="000000"/>
                <w:lang w:eastAsia="zh-CN"/>
              </w:rPr>
            </w:pPr>
            <w:r>
              <w:rPr>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A284282" w14:textId="77777777" w:rsidR="00C33313" w:rsidRPr="009663F7" w:rsidRDefault="00C33313" w:rsidP="001471C7">
            <w:pPr>
              <w:keepNext/>
              <w:keepLines/>
              <w:spacing w:after="0"/>
              <w:jc w:val="center"/>
              <w:textAlignment w:val="bottom"/>
              <w:rPr>
                <w:rFonts w:ascii="Arial" w:hAnsi="Arial" w:cs="Arial"/>
                <w:color w:val="000000"/>
                <w:sz w:val="18"/>
                <w:szCs w:val="16"/>
              </w:rPr>
            </w:pPr>
            <w:r w:rsidRPr="00AB6AEF">
              <w:rPr>
                <w:rFonts w:ascii="Arial" w:hAnsi="Arial" w:cs="Arial"/>
                <w:color w:val="000000"/>
                <w:sz w:val="18"/>
                <w:szCs w:val="16"/>
              </w:rPr>
              <w:t>5, 10, 15, 20, 25, 30, 40, 50</w:t>
            </w:r>
            <w:r>
              <w:rPr>
                <w:rFonts w:ascii="Arial" w:hAnsi="Arial" w:cs="Arial"/>
                <w:color w:val="000000"/>
                <w:sz w:val="18"/>
                <w:szCs w:val="16"/>
              </w:rPr>
              <w:t xml:space="preserve"> </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8C3FA2" w14:textId="77777777" w:rsidR="00C33313" w:rsidRDefault="00C33313" w:rsidP="001471C7">
            <w:pPr>
              <w:pStyle w:val="TAC"/>
              <w:rPr>
                <w:szCs w:val="18"/>
                <w:lang w:val="en-US" w:eastAsia="zh-CN"/>
              </w:rPr>
            </w:pPr>
            <w:r>
              <w:rPr>
                <w:szCs w:val="18"/>
                <w:lang w:val="en-US" w:eastAsia="zh-CN"/>
              </w:rPr>
              <w:t>0</w:t>
            </w:r>
          </w:p>
        </w:tc>
      </w:tr>
      <w:tr w:rsidR="00C33313" w14:paraId="7C5C9A02" w14:textId="77777777" w:rsidTr="001471C7">
        <w:trPr>
          <w:trHeight w:val="187"/>
        </w:trPr>
        <w:tc>
          <w:tcPr>
            <w:tcW w:w="1983" w:type="dxa"/>
            <w:tcBorders>
              <w:top w:val="nil"/>
              <w:left w:val="single" w:sz="4" w:space="0" w:color="auto"/>
              <w:bottom w:val="nil"/>
              <w:right w:val="single" w:sz="4" w:space="0" w:color="auto"/>
            </w:tcBorders>
            <w:shd w:val="clear" w:color="auto" w:fill="auto"/>
            <w:vAlign w:val="center"/>
          </w:tcPr>
          <w:p w14:paraId="5D63F8BE" w14:textId="77777777" w:rsidR="00C33313" w:rsidRDefault="00C33313" w:rsidP="001471C7">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F4A853C" w14:textId="77777777" w:rsidR="00C33313" w:rsidRDefault="00C33313" w:rsidP="001471C7">
            <w:pPr>
              <w:pStyle w:val="TAC"/>
              <w:rPr>
                <w:szCs w:val="18"/>
                <w:lang w:val="en-US" w:eastAsia="zh-CN"/>
              </w:rPr>
            </w:pPr>
          </w:p>
        </w:tc>
        <w:tc>
          <w:tcPr>
            <w:tcW w:w="730" w:type="dxa"/>
            <w:tcBorders>
              <w:left w:val="single" w:sz="4" w:space="0" w:color="auto"/>
              <w:right w:val="single" w:sz="4" w:space="0" w:color="auto"/>
            </w:tcBorders>
            <w:vAlign w:val="center"/>
          </w:tcPr>
          <w:p w14:paraId="48E6446F" w14:textId="77777777" w:rsidR="00C33313" w:rsidRDefault="00C33313" w:rsidP="001471C7">
            <w:pPr>
              <w:pStyle w:val="TAC"/>
              <w:rPr>
                <w:rFonts w:eastAsia="宋体"/>
                <w:color w:val="000000"/>
                <w:lang w:eastAsia="zh-CN"/>
              </w:rPr>
            </w:pPr>
            <w:r>
              <w:rPr>
                <w:color w:val="000000"/>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4DC36E8" w14:textId="77777777" w:rsidR="00C33313" w:rsidRPr="009663F7" w:rsidRDefault="00C33313" w:rsidP="001471C7">
            <w:pPr>
              <w:keepNext/>
              <w:keepLines/>
              <w:spacing w:after="0"/>
              <w:jc w:val="center"/>
              <w:textAlignment w:val="bottom"/>
              <w:rPr>
                <w:rFonts w:ascii="Arial" w:hAnsi="Arial" w:cs="Arial"/>
                <w:color w:val="000000"/>
                <w:sz w:val="18"/>
                <w:szCs w:val="16"/>
              </w:rPr>
            </w:pPr>
            <w:r w:rsidRPr="00F712AE">
              <w:rPr>
                <w:rFonts w:ascii="Arial" w:hAnsi="Arial" w:cs="Arial"/>
                <w:color w:val="000000"/>
                <w:sz w:val="18"/>
                <w:szCs w:val="16"/>
              </w:rPr>
              <w:t>5, 10, 15, 20, 30</w:t>
            </w:r>
            <w:r>
              <w:rPr>
                <w:rFonts w:ascii="Arial" w:hAnsi="Arial" w:cs="Arial"/>
                <w:color w:val="000000"/>
                <w:sz w:val="18"/>
                <w:szCs w:val="16"/>
              </w:rPr>
              <w:t xml:space="preserve"> </w:t>
            </w:r>
          </w:p>
        </w:tc>
        <w:tc>
          <w:tcPr>
            <w:tcW w:w="1360" w:type="dxa"/>
            <w:tcBorders>
              <w:top w:val="nil"/>
              <w:left w:val="single" w:sz="4" w:space="0" w:color="auto"/>
              <w:bottom w:val="nil"/>
              <w:right w:val="single" w:sz="4" w:space="0" w:color="auto"/>
            </w:tcBorders>
            <w:shd w:val="clear" w:color="auto" w:fill="auto"/>
            <w:vAlign w:val="center"/>
          </w:tcPr>
          <w:p w14:paraId="4F33414A" w14:textId="77777777" w:rsidR="00C33313" w:rsidRDefault="00C33313" w:rsidP="001471C7">
            <w:pPr>
              <w:pStyle w:val="TAC"/>
              <w:rPr>
                <w:szCs w:val="18"/>
                <w:lang w:val="en-US" w:eastAsia="zh-CN"/>
              </w:rPr>
            </w:pPr>
          </w:p>
        </w:tc>
      </w:tr>
      <w:tr w:rsidR="00C33313" w14:paraId="77ACF761" w14:textId="77777777" w:rsidTr="001471C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8D2EAC" w14:textId="77777777" w:rsidR="00C33313" w:rsidRDefault="00C33313" w:rsidP="001471C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443E59" w14:textId="77777777" w:rsidR="00C33313" w:rsidRDefault="00C33313" w:rsidP="001471C7">
            <w:pPr>
              <w:pStyle w:val="TAC"/>
              <w:rPr>
                <w:szCs w:val="18"/>
                <w:lang w:val="en-US" w:eastAsia="zh-CN"/>
              </w:rPr>
            </w:pPr>
          </w:p>
        </w:tc>
        <w:tc>
          <w:tcPr>
            <w:tcW w:w="730" w:type="dxa"/>
            <w:tcBorders>
              <w:left w:val="single" w:sz="4" w:space="0" w:color="auto"/>
              <w:right w:val="single" w:sz="4" w:space="0" w:color="auto"/>
            </w:tcBorders>
            <w:vAlign w:val="center"/>
          </w:tcPr>
          <w:p w14:paraId="2B18A936" w14:textId="77777777" w:rsidR="00C33313" w:rsidRDefault="00C33313" w:rsidP="001471C7">
            <w:pPr>
              <w:pStyle w:val="TAC"/>
              <w:rPr>
                <w:rFonts w:eastAsia="宋体"/>
                <w:color w:val="000000"/>
                <w:lang w:eastAsia="zh-CN"/>
              </w:rPr>
            </w:pPr>
            <w:r>
              <w:rPr>
                <w:rFonts w:eastAsia="宋体"/>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6C203E07" w14:textId="77777777" w:rsidR="00C33313" w:rsidRPr="009663F7" w:rsidRDefault="00C33313" w:rsidP="001471C7">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B</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F88256" w14:textId="77777777" w:rsidR="00C33313" w:rsidRDefault="00C33313" w:rsidP="001471C7">
            <w:pPr>
              <w:pStyle w:val="TAC"/>
              <w:rPr>
                <w:szCs w:val="18"/>
                <w:lang w:val="en-US" w:eastAsia="zh-CN"/>
              </w:rPr>
            </w:pPr>
          </w:p>
        </w:tc>
      </w:tr>
      <w:tr w:rsidR="00C33313" w14:paraId="7BC3F712" w14:textId="77777777" w:rsidTr="001471C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9B31C9" w14:textId="77777777" w:rsidR="00C33313" w:rsidRPr="0008015D" w:rsidRDefault="00C33313" w:rsidP="001471C7">
            <w:pPr>
              <w:pStyle w:val="TAC"/>
              <w:rPr>
                <w:color w:val="000000"/>
                <w:lang w:eastAsia="zh-CN"/>
              </w:rPr>
            </w:pPr>
            <w:r w:rsidRPr="0008015D">
              <w:rPr>
                <w:color w:val="000000"/>
                <w:lang w:eastAsia="zh-CN"/>
              </w:rPr>
              <w:t>CA_n1A-n28A-n102C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D1B512" w14:textId="77777777" w:rsidR="00C33313" w:rsidRDefault="00C33313" w:rsidP="001471C7">
            <w:pPr>
              <w:pStyle w:val="TAC"/>
              <w:rPr>
                <w:szCs w:val="18"/>
                <w:lang w:val="en-US" w:eastAsia="zh-CN"/>
              </w:rPr>
            </w:pPr>
            <w:r w:rsidRPr="0008015D">
              <w:rPr>
                <w:szCs w:val="18"/>
                <w:lang w:val="en-US" w:eastAsia="zh-CN"/>
              </w:rPr>
              <w:t>CA_n1A-n28A</w:t>
            </w:r>
          </w:p>
          <w:p w14:paraId="7D1C778F" w14:textId="77777777" w:rsidR="00C33313" w:rsidRDefault="00C33313" w:rsidP="001471C7">
            <w:pPr>
              <w:pStyle w:val="TAC"/>
              <w:rPr>
                <w:szCs w:val="18"/>
                <w:lang w:val="en-US" w:eastAsia="zh-CN"/>
              </w:rPr>
            </w:pPr>
            <w:r w:rsidRPr="0008015D">
              <w:rPr>
                <w:szCs w:val="18"/>
                <w:lang w:val="en-US" w:eastAsia="zh-CN"/>
              </w:rPr>
              <w:t>CA_n1A-n102A</w:t>
            </w:r>
          </w:p>
          <w:p w14:paraId="4823AB40" w14:textId="77777777" w:rsidR="00C33313" w:rsidRDefault="00C33313" w:rsidP="001471C7">
            <w:pPr>
              <w:pStyle w:val="TAC"/>
              <w:rPr>
                <w:szCs w:val="18"/>
                <w:lang w:val="en-US" w:eastAsia="zh-CN"/>
              </w:rPr>
            </w:pPr>
            <w:r w:rsidRPr="0008015D">
              <w:rPr>
                <w:szCs w:val="18"/>
                <w:lang w:val="en-US" w:eastAsia="zh-CN"/>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1B6D8B4C" w14:textId="77777777" w:rsidR="00C33313" w:rsidRDefault="00C33313" w:rsidP="001471C7">
            <w:pPr>
              <w:pStyle w:val="TAC"/>
              <w:rPr>
                <w:rFonts w:eastAsia="宋体"/>
                <w:color w:val="000000"/>
                <w:lang w:eastAsia="zh-CN"/>
              </w:rPr>
            </w:pPr>
            <w:r w:rsidRPr="0008015D">
              <w:rPr>
                <w:rFonts w:eastAsia="宋体"/>
                <w:color w:val="000000"/>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4859C4E" w14:textId="77777777" w:rsidR="00C33313" w:rsidRPr="009663F7" w:rsidRDefault="00C33313" w:rsidP="001471C7">
            <w:pPr>
              <w:keepNext/>
              <w:keepLines/>
              <w:spacing w:after="0"/>
              <w:jc w:val="center"/>
              <w:textAlignment w:val="bottom"/>
              <w:rPr>
                <w:rFonts w:ascii="Arial" w:hAnsi="Arial" w:cs="Arial"/>
                <w:color w:val="000000"/>
                <w:sz w:val="18"/>
                <w:szCs w:val="16"/>
              </w:rPr>
            </w:pPr>
            <w:r w:rsidRPr="00AB6AEF">
              <w:rPr>
                <w:rFonts w:ascii="Arial" w:hAnsi="Arial" w:cs="Arial"/>
                <w:color w:val="000000"/>
                <w:sz w:val="18"/>
                <w:szCs w:val="16"/>
              </w:rPr>
              <w:t>5, 10, 15, 20, 25, 30, 40, 50</w:t>
            </w:r>
            <w:r>
              <w:rPr>
                <w:rFonts w:ascii="Arial" w:hAnsi="Arial" w:cs="Arial"/>
                <w:color w:val="000000"/>
                <w:sz w:val="18"/>
                <w:szCs w:val="16"/>
              </w:rPr>
              <w:t xml:space="preserve"> </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CA30EF" w14:textId="77777777" w:rsidR="00C33313" w:rsidRDefault="00C33313" w:rsidP="001471C7">
            <w:pPr>
              <w:pStyle w:val="TAC"/>
              <w:rPr>
                <w:szCs w:val="18"/>
                <w:lang w:val="en-US" w:eastAsia="zh-CN"/>
              </w:rPr>
            </w:pPr>
            <w:r>
              <w:rPr>
                <w:szCs w:val="18"/>
                <w:lang w:val="en-US" w:eastAsia="zh-CN"/>
              </w:rPr>
              <w:t>0</w:t>
            </w:r>
          </w:p>
        </w:tc>
      </w:tr>
      <w:tr w:rsidR="00C33313" w14:paraId="111610DA" w14:textId="77777777" w:rsidTr="001471C7">
        <w:trPr>
          <w:trHeight w:val="187"/>
        </w:trPr>
        <w:tc>
          <w:tcPr>
            <w:tcW w:w="1983" w:type="dxa"/>
            <w:tcBorders>
              <w:top w:val="nil"/>
              <w:left w:val="single" w:sz="4" w:space="0" w:color="auto"/>
              <w:bottom w:val="nil"/>
              <w:right w:val="single" w:sz="4" w:space="0" w:color="auto"/>
            </w:tcBorders>
            <w:shd w:val="clear" w:color="auto" w:fill="auto"/>
            <w:vAlign w:val="center"/>
          </w:tcPr>
          <w:p w14:paraId="27EA5ADC" w14:textId="77777777" w:rsidR="00C33313" w:rsidRPr="0008015D" w:rsidRDefault="00C33313" w:rsidP="001471C7">
            <w:pPr>
              <w:pStyle w:val="TAC"/>
              <w:rPr>
                <w:color w:val="000000"/>
                <w:lang w:eastAsia="zh-CN"/>
              </w:rPr>
            </w:pPr>
          </w:p>
        </w:tc>
        <w:tc>
          <w:tcPr>
            <w:tcW w:w="1690" w:type="dxa"/>
            <w:tcBorders>
              <w:top w:val="nil"/>
              <w:left w:val="single" w:sz="4" w:space="0" w:color="auto"/>
              <w:bottom w:val="nil"/>
              <w:right w:val="single" w:sz="4" w:space="0" w:color="auto"/>
            </w:tcBorders>
            <w:shd w:val="clear" w:color="auto" w:fill="auto"/>
            <w:vAlign w:val="center"/>
          </w:tcPr>
          <w:p w14:paraId="64AC845C" w14:textId="77777777" w:rsidR="00C33313" w:rsidRDefault="00C33313" w:rsidP="001471C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5EA07A" w14:textId="77777777" w:rsidR="00C33313" w:rsidRDefault="00C33313" w:rsidP="001471C7">
            <w:pPr>
              <w:pStyle w:val="TAC"/>
              <w:rPr>
                <w:rFonts w:eastAsia="宋体"/>
                <w:color w:val="000000"/>
                <w:lang w:eastAsia="zh-CN"/>
              </w:rPr>
            </w:pPr>
            <w:r w:rsidRPr="0008015D">
              <w:rPr>
                <w:rFonts w:eastAsia="宋体"/>
                <w:color w:val="000000"/>
                <w:lang w:eastAsia="zh-CN"/>
              </w:rPr>
              <w:t>n28</w:t>
            </w:r>
          </w:p>
        </w:tc>
        <w:tc>
          <w:tcPr>
            <w:tcW w:w="4081" w:type="dxa"/>
            <w:tcBorders>
              <w:top w:val="single" w:sz="4" w:space="0" w:color="auto"/>
              <w:left w:val="single" w:sz="4" w:space="0" w:color="auto"/>
              <w:bottom w:val="single" w:sz="4" w:space="0" w:color="auto"/>
              <w:right w:val="single" w:sz="4" w:space="0" w:color="auto"/>
            </w:tcBorders>
            <w:vAlign w:val="bottom"/>
          </w:tcPr>
          <w:p w14:paraId="4E3F471B" w14:textId="77777777" w:rsidR="00C33313" w:rsidRPr="009663F7" w:rsidRDefault="00C33313" w:rsidP="001471C7">
            <w:pPr>
              <w:keepNext/>
              <w:keepLines/>
              <w:spacing w:after="0"/>
              <w:jc w:val="center"/>
              <w:textAlignment w:val="bottom"/>
              <w:rPr>
                <w:rFonts w:ascii="Arial" w:hAnsi="Arial" w:cs="Arial"/>
                <w:color w:val="000000"/>
                <w:sz w:val="18"/>
                <w:szCs w:val="16"/>
              </w:rPr>
            </w:pPr>
            <w:r w:rsidRPr="00F712AE">
              <w:rPr>
                <w:rFonts w:ascii="Arial" w:hAnsi="Arial" w:cs="Arial"/>
                <w:color w:val="000000"/>
                <w:sz w:val="18"/>
                <w:szCs w:val="16"/>
              </w:rPr>
              <w:t>5, 10, 15, 20, 30</w:t>
            </w:r>
            <w:r>
              <w:rPr>
                <w:rFonts w:ascii="Arial" w:hAnsi="Arial" w:cs="Arial"/>
                <w:color w:val="000000"/>
                <w:sz w:val="18"/>
                <w:szCs w:val="16"/>
              </w:rPr>
              <w:t xml:space="preserve"> </w:t>
            </w:r>
          </w:p>
        </w:tc>
        <w:tc>
          <w:tcPr>
            <w:tcW w:w="1360" w:type="dxa"/>
            <w:tcBorders>
              <w:top w:val="nil"/>
              <w:left w:val="single" w:sz="4" w:space="0" w:color="auto"/>
              <w:bottom w:val="nil"/>
              <w:right w:val="single" w:sz="4" w:space="0" w:color="auto"/>
            </w:tcBorders>
            <w:shd w:val="clear" w:color="auto" w:fill="auto"/>
            <w:vAlign w:val="center"/>
          </w:tcPr>
          <w:p w14:paraId="6C97A807" w14:textId="77777777" w:rsidR="00C33313" w:rsidRDefault="00C33313" w:rsidP="001471C7">
            <w:pPr>
              <w:pStyle w:val="TAC"/>
              <w:rPr>
                <w:szCs w:val="18"/>
                <w:lang w:val="en-US" w:eastAsia="zh-CN"/>
              </w:rPr>
            </w:pPr>
          </w:p>
        </w:tc>
      </w:tr>
      <w:tr w:rsidR="00C33313" w14:paraId="0B4079DA" w14:textId="77777777" w:rsidTr="001471C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913BDC" w14:textId="77777777" w:rsidR="00C33313" w:rsidRPr="0008015D" w:rsidRDefault="00C33313" w:rsidP="001471C7">
            <w:pPr>
              <w:pStyle w:val="TAC"/>
              <w:rPr>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B23765" w14:textId="77777777" w:rsidR="00C33313" w:rsidRDefault="00C33313" w:rsidP="001471C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03FAAE" w14:textId="77777777" w:rsidR="00C33313" w:rsidRDefault="00C33313" w:rsidP="001471C7">
            <w:pPr>
              <w:pStyle w:val="TAC"/>
              <w:rPr>
                <w:rFonts w:eastAsia="宋体"/>
                <w:color w:val="000000"/>
                <w:lang w:eastAsia="zh-CN"/>
              </w:rPr>
            </w:pPr>
            <w:r>
              <w:rPr>
                <w:rFonts w:eastAsia="宋体"/>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7FB4A8A5" w14:textId="77777777" w:rsidR="00C33313" w:rsidRPr="009663F7" w:rsidRDefault="00C33313" w:rsidP="001471C7">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B6AE10" w14:textId="77777777" w:rsidR="00C33313" w:rsidRDefault="00C33313" w:rsidP="001471C7">
            <w:pPr>
              <w:pStyle w:val="TAC"/>
              <w:rPr>
                <w:szCs w:val="18"/>
                <w:lang w:val="en-US" w:eastAsia="zh-CN"/>
              </w:rPr>
            </w:pPr>
          </w:p>
        </w:tc>
      </w:tr>
      <w:tr w:rsidR="00C33313" w14:paraId="5C873F55" w14:textId="77777777" w:rsidTr="001471C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8F5219" w14:textId="77777777" w:rsidR="00C33313" w:rsidRDefault="00C33313" w:rsidP="001471C7">
            <w:pPr>
              <w:pStyle w:val="TAC"/>
              <w:rPr>
                <w:szCs w:val="18"/>
                <w:lang w:val="en-US" w:eastAsia="zh-CN"/>
              </w:rPr>
            </w:pPr>
            <w:r w:rsidRPr="0008015D">
              <w:rPr>
                <w:szCs w:val="18"/>
                <w:lang w:val="en-US" w:eastAsia="zh-CN"/>
              </w:rPr>
              <w:t>CA_n1A-n28A-n102</w:t>
            </w:r>
            <w:r>
              <w:rPr>
                <w:szCs w:val="18"/>
                <w:lang w:val="en-US" w:eastAsia="zh-CN"/>
              </w:rPr>
              <w:t>D</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4D61DF" w14:textId="77777777" w:rsidR="00C33313" w:rsidRDefault="00C33313" w:rsidP="001471C7">
            <w:pPr>
              <w:pStyle w:val="TAC"/>
              <w:rPr>
                <w:szCs w:val="18"/>
                <w:lang w:val="en-US" w:eastAsia="zh-CN"/>
              </w:rPr>
            </w:pPr>
            <w:r w:rsidRPr="0008015D">
              <w:rPr>
                <w:szCs w:val="18"/>
                <w:lang w:val="en-US" w:eastAsia="zh-CN"/>
              </w:rPr>
              <w:t>CA_n1A-n28A</w:t>
            </w:r>
          </w:p>
          <w:p w14:paraId="6FB08B37" w14:textId="77777777" w:rsidR="00C33313" w:rsidRDefault="00C33313" w:rsidP="001471C7">
            <w:pPr>
              <w:pStyle w:val="TAC"/>
              <w:rPr>
                <w:szCs w:val="18"/>
                <w:lang w:val="en-US" w:eastAsia="zh-CN"/>
              </w:rPr>
            </w:pPr>
            <w:r w:rsidRPr="0008015D">
              <w:rPr>
                <w:szCs w:val="18"/>
                <w:lang w:val="en-US" w:eastAsia="zh-CN"/>
              </w:rPr>
              <w:t>CA_n1A-n102A</w:t>
            </w:r>
          </w:p>
          <w:p w14:paraId="62D9A9B3" w14:textId="77777777" w:rsidR="00C33313" w:rsidRDefault="00C33313" w:rsidP="001471C7">
            <w:pPr>
              <w:pStyle w:val="TAC"/>
              <w:rPr>
                <w:szCs w:val="18"/>
                <w:lang w:val="en-US" w:eastAsia="zh-CN"/>
              </w:rPr>
            </w:pPr>
            <w:r w:rsidRPr="0008015D">
              <w:rPr>
                <w:szCs w:val="18"/>
                <w:lang w:val="en-US" w:eastAsia="zh-CN"/>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53502772" w14:textId="77777777" w:rsidR="00C33313" w:rsidRDefault="00C33313" w:rsidP="001471C7">
            <w:pPr>
              <w:pStyle w:val="TAC"/>
              <w:rPr>
                <w:rFonts w:eastAsia="宋体"/>
                <w:color w:val="000000"/>
                <w:lang w:eastAsia="zh-CN"/>
              </w:rPr>
            </w:pPr>
            <w:r w:rsidRPr="0008015D">
              <w:rPr>
                <w:rFonts w:eastAsia="宋体"/>
                <w:color w:val="000000"/>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5061E13" w14:textId="77777777" w:rsidR="00C33313" w:rsidRPr="009663F7" w:rsidRDefault="00C33313" w:rsidP="001471C7">
            <w:pPr>
              <w:keepNext/>
              <w:keepLines/>
              <w:spacing w:after="0"/>
              <w:jc w:val="center"/>
              <w:textAlignment w:val="bottom"/>
              <w:rPr>
                <w:rFonts w:ascii="Arial" w:hAnsi="Arial" w:cs="Arial"/>
                <w:color w:val="000000"/>
                <w:sz w:val="18"/>
                <w:szCs w:val="16"/>
              </w:rPr>
            </w:pPr>
            <w:r w:rsidRPr="00AB6AEF">
              <w:rPr>
                <w:rFonts w:ascii="Arial" w:hAnsi="Arial" w:cs="Arial"/>
                <w:color w:val="000000"/>
                <w:sz w:val="18"/>
                <w:szCs w:val="16"/>
              </w:rPr>
              <w:t>5, 10, 15, 20, 25, 30, 40, 50</w:t>
            </w:r>
            <w:r>
              <w:rPr>
                <w:rFonts w:ascii="Arial" w:hAnsi="Arial" w:cs="Arial"/>
                <w:color w:val="000000"/>
                <w:sz w:val="18"/>
                <w:szCs w:val="16"/>
              </w:rPr>
              <w:t xml:space="preserve"> </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BC9AB1" w14:textId="77777777" w:rsidR="00C33313" w:rsidRDefault="00C33313" w:rsidP="001471C7">
            <w:pPr>
              <w:pStyle w:val="TAC"/>
              <w:rPr>
                <w:szCs w:val="18"/>
                <w:lang w:val="en-US" w:eastAsia="zh-CN"/>
              </w:rPr>
            </w:pPr>
            <w:r>
              <w:rPr>
                <w:szCs w:val="18"/>
                <w:lang w:val="en-US" w:eastAsia="zh-CN"/>
              </w:rPr>
              <w:t>0</w:t>
            </w:r>
          </w:p>
        </w:tc>
      </w:tr>
      <w:tr w:rsidR="00C33313" w14:paraId="5722E6FE" w14:textId="77777777" w:rsidTr="001471C7">
        <w:trPr>
          <w:trHeight w:val="187"/>
        </w:trPr>
        <w:tc>
          <w:tcPr>
            <w:tcW w:w="1983" w:type="dxa"/>
            <w:tcBorders>
              <w:top w:val="nil"/>
              <w:left w:val="single" w:sz="4" w:space="0" w:color="auto"/>
              <w:bottom w:val="nil"/>
              <w:right w:val="single" w:sz="4" w:space="0" w:color="auto"/>
            </w:tcBorders>
            <w:shd w:val="clear" w:color="auto" w:fill="auto"/>
            <w:vAlign w:val="center"/>
          </w:tcPr>
          <w:p w14:paraId="4B958136" w14:textId="77777777" w:rsidR="00C33313" w:rsidRDefault="00C33313" w:rsidP="001471C7">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18ACC95" w14:textId="77777777" w:rsidR="00C33313" w:rsidRDefault="00C33313" w:rsidP="001471C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D7536A" w14:textId="77777777" w:rsidR="00C33313" w:rsidRDefault="00C33313" w:rsidP="001471C7">
            <w:pPr>
              <w:pStyle w:val="TAC"/>
              <w:rPr>
                <w:rFonts w:eastAsia="宋体"/>
                <w:color w:val="000000"/>
                <w:lang w:eastAsia="zh-CN"/>
              </w:rPr>
            </w:pPr>
            <w:r w:rsidRPr="0008015D">
              <w:rPr>
                <w:rFonts w:eastAsia="宋体"/>
                <w:color w:val="000000"/>
                <w:lang w:eastAsia="zh-CN"/>
              </w:rPr>
              <w:t>n28</w:t>
            </w:r>
          </w:p>
        </w:tc>
        <w:tc>
          <w:tcPr>
            <w:tcW w:w="4081" w:type="dxa"/>
            <w:tcBorders>
              <w:top w:val="single" w:sz="4" w:space="0" w:color="auto"/>
              <w:left w:val="single" w:sz="4" w:space="0" w:color="auto"/>
              <w:bottom w:val="single" w:sz="4" w:space="0" w:color="auto"/>
              <w:right w:val="single" w:sz="4" w:space="0" w:color="auto"/>
            </w:tcBorders>
            <w:vAlign w:val="bottom"/>
          </w:tcPr>
          <w:p w14:paraId="53A7B078" w14:textId="77777777" w:rsidR="00C33313" w:rsidRPr="009663F7" w:rsidRDefault="00C33313" w:rsidP="001471C7">
            <w:pPr>
              <w:keepNext/>
              <w:keepLines/>
              <w:spacing w:after="0"/>
              <w:jc w:val="center"/>
              <w:textAlignment w:val="bottom"/>
              <w:rPr>
                <w:rFonts w:ascii="Arial" w:hAnsi="Arial" w:cs="Arial"/>
                <w:color w:val="000000"/>
                <w:sz w:val="18"/>
                <w:szCs w:val="16"/>
              </w:rPr>
            </w:pPr>
            <w:r w:rsidRPr="00F712AE">
              <w:rPr>
                <w:rFonts w:ascii="Arial" w:hAnsi="Arial" w:cs="Arial"/>
                <w:color w:val="000000"/>
                <w:sz w:val="18"/>
                <w:szCs w:val="16"/>
              </w:rPr>
              <w:t>5, 10, 15, 20, 30</w:t>
            </w:r>
            <w:r>
              <w:rPr>
                <w:rFonts w:ascii="Arial" w:hAnsi="Arial" w:cs="Arial"/>
                <w:color w:val="000000"/>
                <w:sz w:val="18"/>
                <w:szCs w:val="16"/>
              </w:rPr>
              <w:t xml:space="preserve"> </w:t>
            </w:r>
          </w:p>
        </w:tc>
        <w:tc>
          <w:tcPr>
            <w:tcW w:w="1360" w:type="dxa"/>
            <w:tcBorders>
              <w:top w:val="nil"/>
              <w:left w:val="single" w:sz="4" w:space="0" w:color="auto"/>
              <w:bottom w:val="nil"/>
              <w:right w:val="single" w:sz="4" w:space="0" w:color="auto"/>
            </w:tcBorders>
            <w:shd w:val="clear" w:color="auto" w:fill="auto"/>
            <w:vAlign w:val="center"/>
          </w:tcPr>
          <w:p w14:paraId="6329D6D0" w14:textId="77777777" w:rsidR="00C33313" w:rsidRDefault="00C33313" w:rsidP="001471C7">
            <w:pPr>
              <w:pStyle w:val="TAC"/>
              <w:rPr>
                <w:szCs w:val="18"/>
                <w:lang w:val="en-US" w:eastAsia="zh-CN"/>
              </w:rPr>
            </w:pPr>
          </w:p>
        </w:tc>
      </w:tr>
      <w:tr w:rsidR="00C33313" w14:paraId="64FF56AB" w14:textId="77777777" w:rsidTr="001471C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047AA8" w14:textId="77777777" w:rsidR="00C33313" w:rsidRDefault="00C33313" w:rsidP="001471C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E27DCF" w14:textId="77777777" w:rsidR="00C33313" w:rsidRDefault="00C33313" w:rsidP="001471C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0154ED" w14:textId="77777777" w:rsidR="00C33313" w:rsidRDefault="00C33313" w:rsidP="001471C7">
            <w:pPr>
              <w:pStyle w:val="TAC"/>
              <w:rPr>
                <w:rFonts w:eastAsia="宋体"/>
                <w:color w:val="000000"/>
                <w:lang w:eastAsia="zh-CN"/>
              </w:rPr>
            </w:pPr>
            <w:r>
              <w:rPr>
                <w:rFonts w:eastAsia="宋体"/>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5523E30F" w14:textId="77777777" w:rsidR="00C33313" w:rsidRPr="009663F7" w:rsidRDefault="00C33313" w:rsidP="001471C7">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D</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CAA3EB" w14:textId="77777777" w:rsidR="00C33313" w:rsidRDefault="00C33313" w:rsidP="001471C7">
            <w:pPr>
              <w:pStyle w:val="TAC"/>
              <w:rPr>
                <w:szCs w:val="18"/>
                <w:lang w:val="en-US" w:eastAsia="zh-CN"/>
              </w:rPr>
            </w:pPr>
          </w:p>
        </w:tc>
      </w:tr>
      <w:tr w:rsidR="00C33313" w14:paraId="489A6742" w14:textId="77777777" w:rsidTr="001471C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ACD855" w14:textId="77777777" w:rsidR="00C33313" w:rsidRDefault="00C33313" w:rsidP="001471C7">
            <w:pPr>
              <w:pStyle w:val="TAC"/>
              <w:rPr>
                <w:szCs w:val="18"/>
                <w:lang w:val="en-US" w:eastAsia="zh-CN"/>
              </w:rPr>
            </w:pPr>
            <w:r w:rsidRPr="0008015D">
              <w:rPr>
                <w:szCs w:val="18"/>
                <w:lang w:val="en-US" w:eastAsia="zh-CN"/>
              </w:rPr>
              <w:t>CA_n1A-n28A-n102</w:t>
            </w:r>
            <w:r>
              <w:rPr>
                <w:szCs w:val="18"/>
                <w:lang w:val="en-US" w:eastAsia="zh-CN"/>
              </w:rPr>
              <w:t>E</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F3F22C" w14:textId="77777777" w:rsidR="00C33313" w:rsidRDefault="00C33313" w:rsidP="001471C7">
            <w:pPr>
              <w:pStyle w:val="TAC"/>
              <w:rPr>
                <w:szCs w:val="18"/>
                <w:lang w:val="en-US" w:eastAsia="zh-CN"/>
              </w:rPr>
            </w:pPr>
            <w:r w:rsidRPr="0008015D">
              <w:rPr>
                <w:szCs w:val="18"/>
                <w:lang w:val="en-US" w:eastAsia="zh-CN"/>
              </w:rPr>
              <w:t>CA_n1A-n28A</w:t>
            </w:r>
          </w:p>
          <w:p w14:paraId="489E4BCA" w14:textId="77777777" w:rsidR="00C33313" w:rsidRDefault="00C33313" w:rsidP="001471C7">
            <w:pPr>
              <w:pStyle w:val="TAC"/>
              <w:rPr>
                <w:szCs w:val="18"/>
                <w:lang w:val="en-US" w:eastAsia="zh-CN"/>
              </w:rPr>
            </w:pPr>
            <w:r w:rsidRPr="0008015D">
              <w:rPr>
                <w:szCs w:val="18"/>
                <w:lang w:val="en-US" w:eastAsia="zh-CN"/>
              </w:rPr>
              <w:t>CA_n1A-n102A</w:t>
            </w:r>
          </w:p>
          <w:p w14:paraId="7BCE5AFF" w14:textId="77777777" w:rsidR="00C33313" w:rsidRDefault="00C33313" w:rsidP="001471C7">
            <w:pPr>
              <w:pStyle w:val="TAC"/>
              <w:rPr>
                <w:szCs w:val="18"/>
                <w:lang w:val="en-US" w:eastAsia="zh-CN"/>
              </w:rPr>
            </w:pPr>
            <w:r w:rsidRPr="0008015D">
              <w:rPr>
                <w:szCs w:val="18"/>
                <w:lang w:val="en-US" w:eastAsia="zh-CN"/>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3685E7F1" w14:textId="77777777" w:rsidR="00C33313" w:rsidRDefault="00C33313" w:rsidP="001471C7">
            <w:pPr>
              <w:pStyle w:val="TAC"/>
              <w:rPr>
                <w:rFonts w:eastAsia="宋体"/>
                <w:color w:val="000000"/>
                <w:lang w:eastAsia="zh-CN"/>
              </w:rPr>
            </w:pPr>
            <w:r w:rsidRPr="0008015D">
              <w:rPr>
                <w:rFonts w:eastAsia="宋体"/>
                <w:color w:val="000000"/>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A1FD367" w14:textId="77777777" w:rsidR="00C33313" w:rsidRPr="009663F7" w:rsidRDefault="00C33313" w:rsidP="001471C7">
            <w:pPr>
              <w:keepNext/>
              <w:keepLines/>
              <w:spacing w:after="0"/>
              <w:jc w:val="center"/>
              <w:textAlignment w:val="bottom"/>
              <w:rPr>
                <w:rFonts w:ascii="Arial" w:hAnsi="Arial" w:cs="Arial"/>
                <w:color w:val="000000"/>
                <w:sz w:val="18"/>
                <w:szCs w:val="16"/>
              </w:rPr>
            </w:pPr>
            <w:r w:rsidRPr="00AB6AEF">
              <w:rPr>
                <w:rFonts w:ascii="Arial" w:hAnsi="Arial" w:cs="Arial"/>
                <w:color w:val="000000"/>
                <w:sz w:val="18"/>
                <w:szCs w:val="16"/>
              </w:rPr>
              <w:t>5, 10, 15, 20, 25, 30, 40, 50</w:t>
            </w:r>
            <w:r>
              <w:rPr>
                <w:rFonts w:ascii="Arial" w:hAnsi="Arial" w:cs="Arial"/>
                <w:color w:val="000000"/>
                <w:sz w:val="18"/>
                <w:szCs w:val="16"/>
              </w:rPr>
              <w:t xml:space="preserve"> </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FE01DE" w14:textId="77777777" w:rsidR="00C33313" w:rsidRDefault="00C33313" w:rsidP="001471C7">
            <w:pPr>
              <w:pStyle w:val="TAC"/>
              <w:rPr>
                <w:szCs w:val="18"/>
                <w:lang w:val="en-US" w:eastAsia="zh-CN"/>
              </w:rPr>
            </w:pPr>
            <w:r>
              <w:rPr>
                <w:szCs w:val="18"/>
                <w:lang w:val="en-US" w:eastAsia="zh-CN"/>
              </w:rPr>
              <w:t>0</w:t>
            </w:r>
          </w:p>
        </w:tc>
      </w:tr>
      <w:tr w:rsidR="00C33313" w14:paraId="3B4CFDC0" w14:textId="77777777" w:rsidTr="001471C7">
        <w:trPr>
          <w:trHeight w:val="187"/>
        </w:trPr>
        <w:tc>
          <w:tcPr>
            <w:tcW w:w="1983" w:type="dxa"/>
            <w:tcBorders>
              <w:top w:val="nil"/>
              <w:left w:val="single" w:sz="4" w:space="0" w:color="auto"/>
              <w:bottom w:val="nil"/>
              <w:right w:val="single" w:sz="4" w:space="0" w:color="auto"/>
            </w:tcBorders>
            <w:shd w:val="clear" w:color="auto" w:fill="auto"/>
            <w:vAlign w:val="center"/>
          </w:tcPr>
          <w:p w14:paraId="66781EFF" w14:textId="77777777" w:rsidR="00C33313" w:rsidRDefault="00C33313" w:rsidP="001471C7">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94A1C8B" w14:textId="77777777" w:rsidR="00C33313" w:rsidRDefault="00C33313" w:rsidP="001471C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B35B64C" w14:textId="77777777" w:rsidR="00C33313" w:rsidRDefault="00C33313" w:rsidP="001471C7">
            <w:pPr>
              <w:pStyle w:val="TAC"/>
              <w:rPr>
                <w:rFonts w:eastAsia="宋体"/>
                <w:color w:val="000000"/>
                <w:lang w:eastAsia="zh-CN"/>
              </w:rPr>
            </w:pPr>
            <w:r w:rsidRPr="0008015D">
              <w:rPr>
                <w:rFonts w:eastAsia="宋体"/>
                <w:color w:val="000000"/>
                <w:lang w:eastAsia="zh-CN"/>
              </w:rPr>
              <w:t>n28</w:t>
            </w:r>
          </w:p>
        </w:tc>
        <w:tc>
          <w:tcPr>
            <w:tcW w:w="4081" w:type="dxa"/>
            <w:tcBorders>
              <w:top w:val="single" w:sz="4" w:space="0" w:color="auto"/>
              <w:left w:val="single" w:sz="4" w:space="0" w:color="auto"/>
              <w:bottom w:val="single" w:sz="4" w:space="0" w:color="auto"/>
              <w:right w:val="single" w:sz="4" w:space="0" w:color="auto"/>
            </w:tcBorders>
            <w:vAlign w:val="bottom"/>
          </w:tcPr>
          <w:p w14:paraId="769F451E" w14:textId="77777777" w:rsidR="00C33313" w:rsidRPr="009663F7" w:rsidRDefault="00C33313" w:rsidP="001471C7">
            <w:pPr>
              <w:keepNext/>
              <w:keepLines/>
              <w:spacing w:after="0"/>
              <w:jc w:val="center"/>
              <w:textAlignment w:val="bottom"/>
              <w:rPr>
                <w:rFonts w:ascii="Arial" w:hAnsi="Arial" w:cs="Arial"/>
                <w:color w:val="000000"/>
                <w:sz w:val="18"/>
                <w:szCs w:val="16"/>
              </w:rPr>
            </w:pPr>
            <w:r w:rsidRPr="00F712AE">
              <w:rPr>
                <w:rFonts w:ascii="Arial" w:hAnsi="Arial" w:cs="Arial"/>
                <w:color w:val="000000"/>
                <w:sz w:val="18"/>
                <w:szCs w:val="16"/>
              </w:rPr>
              <w:t>5, 10, 15, 20, 30</w:t>
            </w:r>
            <w:r>
              <w:rPr>
                <w:rFonts w:ascii="Arial" w:hAnsi="Arial" w:cs="Arial"/>
                <w:color w:val="000000"/>
                <w:sz w:val="18"/>
                <w:szCs w:val="16"/>
              </w:rPr>
              <w:t xml:space="preserve"> </w:t>
            </w:r>
          </w:p>
        </w:tc>
        <w:tc>
          <w:tcPr>
            <w:tcW w:w="1360" w:type="dxa"/>
            <w:tcBorders>
              <w:top w:val="nil"/>
              <w:left w:val="single" w:sz="4" w:space="0" w:color="auto"/>
              <w:bottom w:val="nil"/>
              <w:right w:val="single" w:sz="4" w:space="0" w:color="auto"/>
            </w:tcBorders>
            <w:shd w:val="clear" w:color="auto" w:fill="auto"/>
            <w:vAlign w:val="center"/>
          </w:tcPr>
          <w:p w14:paraId="572B82FD" w14:textId="77777777" w:rsidR="00C33313" w:rsidRDefault="00C33313" w:rsidP="001471C7">
            <w:pPr>
              <w:pStyle w:val="TAC"/>
              <w:rPr>
                <w:szCs w:val="18"/>
                <w:lang w:val="en-US" w:eastAsia="zh-CN"/>
              </w:rPr>
            </w:pPr>
          </w:p>
        </w:tc>
      </w:tr>
      <w:tr w:rsidR="00C33313" w14:paraId="5943CFFF" w14:textId="77777777" w:rsidTr="001471C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AF806D" w14:textId="77777777" w:rsidR="00C33313" w:rsidRDefault="00C33313" w:rsidP="001471C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DE88A0" w14:textId="77777777" w:rsidR="00C33313" w:rsidRDefault="00C33313" w:rsidP="001471C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2C305A" w14:textId="77777777" w:rsidR="00C33313" w:rsidRDefault="00C33313" w:rsidP="001471C7">
            <w:pPr>
              <w:pStyle w:val="TAC"/>
              <w:rPr>
                <w:rFonts w:eastAsia="宋体"/>
                <w:color w:val="000000"/>
                <w:lang w:eastAsia="zh-CN"/>
              </w:rPr>
            </w:pPr>
            <w:r>
              <w:rPr>
                <w:rFonts w:eastAsia="宋体"/>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1C47B873" w14:textId="77777777" w:rsidR="00C33313" w:rsidRPr="009663F7" w:rsidRDefault="00C33313" w:rsidP="001471C7">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E</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7BDFC2" w14:textId="77777777" w:rsidR="00C33313" w:rsidRDefault="00C33313" w:rsidP="001471C7">
            <w:pPr>
              <w:pStyle w:val="TAC"/>
              <w:rPr>
                <w:szCs w:val="18"/>
                <w:lang w:val="en-US" w:eastAsia="zh-CN"/>
              </w:rPr>
            </w:pPr>
          </w:p>
        </w:tc>
      </w:tr>
      <w:tr w:rsidR="00C33313" w14:paraId="1E2A6707" w14:textId="77777777" w:rsidTr="001471C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8F3E29" w14:textId="77777777" w:rsidR="00C33313" w:rsidRDefault="00C33313" w:rsidP="001471C7">
            <w:pPr>
              <w:pStyle w:val="TAC"/>
              <w:rPr>
                <w:szCs w:val="18"/>
                <w:lang w:val="en-US" w:eastAsia="zh-CN"/>
              </w:rPr>
            </w:pPr>
            <w:r w:rsidRPr="00330F6F">
              <w:rPr>
                <w:szCs w:val="18"/>
                <w:lang w:val="en-US" w:eastAsia="zh-CN"/>
              </w:rPr>
              <w:t>CA_n1A-n28A-n102(2A)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505A2D" w14:textId="77777777" w:rsidR="00C33313" w:rsidRDefault="00C33313" w:rsidP="001471C7">
            <w:pPr>
              <w:pStyle w:val="TAC"/>
              <w:rPr>
                <w:szCs w:val="18"/>
                <w:lang w:val="en-US" w:eastAsia="zh-CN"/>
              </w:rPr>
            </w:pPr>
            <w:r w:rsidRPr="00330F6F">
              <w:rPr>
                <w:szCs w:val="18"/>
                <w:lang w:val="en-US" w:eastAsia="zh-CN"/>
              </w:rPr>
              <w:t>CA_n1A-n28A</w:t>
            </w:r>
          </w:p>
          <w:p w14:paraId="50A03B6D" w14:textId="77777777" w:rsidR="00C33313" w:rsidRDefault="00C33313" w:rsidP="001471C7">
            <w:pPr>
              <w:pStyle w:val="TAC"/>
              <w:rPr>
                <w:szCs w:val="18"/>
                <w:lang w:val="en-US" w:eastAsia="zh-CN"/>
              </w:rPr>
            </w:pPr>
            <w:r w:rsidRPr="00330F6F">
              <w:rPr>
                <w:szCs w:val="18"/>
                <w:lang w:val="en-US" w:eastAsia="zh-CN"/>
              </w:rPr>
              <w:t>CA_n1A-n102A</w:t>
            </w:r>
          </w:p>
          <w:p w14:paraId="2E149E97" w14:textId="77777777" w:rsidR="00C33313" w:rsidRDefault="00C33313" w:rsidP="001471C7">
            <w:pPr>
              <w:pStyle w:val="TAC"/>
              <w:rPr>
                <w:szCs w:val="18"/>
                <w:lang w:val="en-US" w:eastAsia="zh-CN"/>
              </w:rPr>
            </w:pPr>
            <w:r w:rsidRPr="00330F6F">
              <w:rPr>
                <w:szCs w:val="18"/>
                <w:lang w:val="en-US" w:eastAsia="zh-CN"/>
              </w:rPr>
              <w:t>CA_n28A-n102</w:t>
            </w:r>
          </w:p>
        </w:tc>
        <w:tc>
          <w:tcPr>
            <w:tcW w:w="730" w:type="dxa"/>
            <w:tcBorders>
              <w:top w:val="single" w:sz="4" w:space="0" w:color="auto"/>
              <w:left w:val="single" w:sz="4" w:space="0" w:color="auto"/>
              <w:bottom w:val="single" w:sz="4" w:space="0" w:color="auto"/>
              <w:right w:val="single" w:sz="4" w:space="0" w:color="auto"/>
            </w:tcBorders>
            <w:vAlign w:val="center"/>
          </w:tcPr>
          <w:p w14:paraId="6814C019" w14:textId="77777777" w:rsidR="00C33313" w:rsidRDefault="00C33313" w:rsidP="001471C7">
            <w:pPr>
              <w:pStyle w:val="TAC"/>
              <w:rPr>
                <w:rFonts w:eastAsia="宋体"/>
                <w:color w:val="000000"/>
                <w:lang w:eastAsia="zh-CN"/>
              </w:rPr>
            </w:pPr>
            <w:r w:rsidRPr="00330F6F">
              <w:rPr>
                <w:rFonts w:eastAsia="宋体"/>
                <w:color w:val="000000"/>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F1A7697" w14:textId="77777777" w:rsidR="00C33313" w:rsidRPr="009663F7" w:rsidRDefault="00C33313" w:rsidP="001471C7">
            <w:pPr>
              <w:keepNext/>
              <w:keepLines/>
              <w:spacing w:after="0"/>
              <w:jc w:val="center"/>
              <w:textAlignment w:val="bottom"/>
              <w:rPr>
                <w:rFonts w:ascii="Arial" w:hAnsi="Arial" w:cs="Arial"/>
                <w:color w:val="000000"/>
                <w:sz w:val="18"/>
                <w:szCs w:val="16"/>
              </w:rPr>
            </w:pPr>
            <w:r w:rsidRPr="00AB6AEF">
              <w:rPr>
                <w:rFonts w:ascii="Arial" w:hAnsi="Arial" w:cs="Arial"/>
                <w:color w:val="000000"/>
                <w:sz w:val="18"/>
                <w:szCs w:val="16"/>
              </w:rPr>
              <w:t>5, 10, 15, 20, 25, 30, 40, 50</w:t>
            </w:r>
            <w:r>
              <w:rPr>
                <w:rFonts w:ascii="Arial" w:hAnsi="Arial" w:cs="Arial"/>
                <w:color w:val="000000"/>
                <w:sz w:val="18"/>
                <w:szCs w:val="16"/>
              </w:rPr>
              <w:t xml:space="preserve"> </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447432" w14:textId="77777777" w:rsidR="00C33313" w:rsidRDefault="00C33313" w:rsidP="001471C7">
            <w:pPr>
              <w:pStyle w:val="TAC"/>
              <w:rPr>
                <w:szCs w:val="18"/>
                <w:lang w:val="en-US" w:eastAsia="zh-CN"/>
              </w:rPr>
            </w:pPr>
            <w:r>
              <w:rPr>
                <w:szCs w:val="18"/>
                <w:lang w:val="en-US" w:eastAsia="zh-CN"/>
              </w:rPr>
              <w:t>0</w:t>
            </w:r>
          </w:p>
        </w:tc>
      </w:tr>
      <w:tr w:rsidR="00C33313" w14:paraId="3C8CC919" w14:textId="77777777" w:rsidTr="001471C7">
        <w:trPr>
          <w:trHeight w:val="187"/>
        </w:trPr>
        <w:tc>
          <w:tcPr>
            <w:tcW w:w="1983" w:type="dxa"/>
            <w:tcBorders>
              <w:top w:val="nil"/>
              <w:left w:val="single" w:sz="4" w:space="0" w:color="auto"/>
              <w:bottom w:val="nil"/>
              <w:right w:val="single" w:sz="4" w:space="0" w:color="auto"/>
            </w:tcBorders>
            <w:shd w:val="clear" w:color="auto" w:fill="auto"/>
            <w:vAlign w:val="center"/>
          </w:tcPr>
          <w:p w14:paraId="5BBF283F" w14:textId="77777777" w:rsidR="00C33313" w:rsidRDefault="00C33313" w:rsidP="001471C7">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F77D546" w14:textId="77777777" w:rsidR="00C33313" w:rsidRDefault="00C33313" w:rsidP="001471C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3DB6D8" w14:textId="77777777" w:rsidR="00C33313" w:rsidRDefault="00C33313" w:rsidP="001471C7">
            <w:pPr>
              <w:pStyle w:val="TAC"/>
              <w:rPr>
                <w:rFonts w:eastAsia="宋体"/>
                <w:color w:val="000000"/>
                <w:lang w:eastAsia="zh-CN"/>
              </w:rPr>
            </w:pPr>
            <w:r w:rsidRPr="00330F6F">
              <w:rPr>
                <w:rFonts w:eastAsia="宋体"/>
                <w:color w:val="000000"/>
                <w:lang w:eastAsia="zh-CN"/>
              </w:rPr>
              <w:t>n28</w:t>
            </w:r>
          </w:p>
        </w:tc>
        <w:tc>
          <w:tcPr>
            <w:tcW w:w="4081" w:type="dxa"/>
            <w:tcBorders>
              <w:top w:val="single" w:sz="4" w:space="0" w:color="auto"/>
              <w:left w:val="single" w:sz="4" w:space="0" w:color="auto"/>
              <w:bottom w:val="single" w:sz="4" w:space="0" w:color="auto"/>
              <w:right w:val="single" w:sz="4" w:space="0" w:color="auto"/>
            </w:tcBorders>
            <w:vAlign w:val="bottom"/>
          </w:tcPr>
          <w:p w14:paraId="319C6332" w14:textId="77777777" w:rsidR="00C33313" w:rsidRPr="009663F7" w:rsidRDefault="00C33313" w:rsidP="001471C7">
            <w:pPr>
              <w:keepNext/>
              <w:keepLines/>
              <w:spacing w:after="0"/>
              <w:jc w:val="center"/>
              <w:textAlignment w:val="bottom"/>
              <w:rPr>
                <w:rFonts w:ascii="Arial" w:hAnsi="Arial" w:cs="Arial"/>
                <w:color w:val="000000"/>
                <w:sz w:val="18"/>
                <w:szCs w:val="16"/>
              </w:rPr>
            </w:pPr>
            <w:r w:rsidRPr="00F712AE">
              <w:rPr>
                <w:rFonts w:ascii="Arial" w:hAnsi="Arial" w:cs="Arial"/>
                <w:color w:val="000000"/>
                <w:sz w:val="18"/>
                <w:szCs w:val="16"/>
              </w:rPr>
              <w:t>5, 10, 15, 20, 30</w:t>
            </w:r>
            <w:r>
              <w:rPr>
                <w:rFonts w:ascii="Arial" w:hAnsi="Arial" w:cs="Arial"/>
                <w:color w:val="000000"/>
                <w:sz w:val="18"/>
                <w:szCs w:val="16"/>
              </w:rPr>
              <w:t xml:space="preserve"> </w:t>
            </w:r>
          </w:p>
        </w:tc>
        <w:tc>
          <w:tcPr>
            <w:tcW w:w="1360" w:type="dxa"/>
            <w:tcBorders>
              <w:top w:val="nil"/>
              <w:left w:val="single" w:sz="4" w:space="0" w:color="auto"/>
              <w:bottom w:val="nil"/>
              <w:right w:val="single" w:sz="4" w:space="0" w:color="auto"/>
            </w:tcBorders>
            <w:shd w:val="clear" w:color="auto" w:fill="auto"/>
            <w:vAlign w:val="center"/>
          </w:tcPr>
          <w:p w14:paraId="57965020" w14:textId="77777777" w:rsidR="00C33313" w:rsidRDefault="00C33313" w:rsidP="001471C7">
            <w:pPr>
              <w:pStyle w:val="TAC"/>
              <w:rPr>
                <w:szCs w:val="18"/>
                <w:lang w:val="en-US" w:eastAsia="zh-CN"/>
              </w:rPr>
            </w:pPr>
          </w:p>
        </w:tc>
      </w:tr>
      <w:tr w:rsidR="00C33313" w14:paraId="6123414E" w14:textId="77777777" w:rsidTr="001471C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0B8606" w14:textId="77777777" w:rsidR="00C33313" w:rsidRDefault="00C33313" w:rsidP="001471C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2141A9" w14:textId="77777777" w:rsidR="00C33313" w:rsidRDefault="00C33313" w:rsidP="001471C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E0D40C" w14:textId="77777777" w:rsidR="00C33313" w:rsidRDefault="00C33313" w:rsidP="001471C7">
            <w:pPr>
              <w:pStyle w:val="TAC"/>
              <w:rPr>
                <w:rFonts w:eastAsia="宋体"/>
                <w:color w:val="000000"/>
                <w:lang w:eastAsia="zh-CN"/>
              </w:rPr>
            </w:pPr>
            <w:r>
              <w:rPr>
                <w:rFonts w:eastAsia="宋体"/>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0733CE2B" w14:textId="77777777" w:rsidR="00C33313" w:rsidRPr="009663F7" w:rsidRDefault="00C33313" w:rsidP="001471C7">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78FA32" w14:textId="77777777" w:rsidR="00C33313" w:rsidRDefault="00C33313" w:rsidP="001471C7">
            <w:pPr>
              <w:pStyle w:val="TAC"/>
              <w:rPr>
                <w:szCs w:val="18"/>
                <w:lang w:val="en-US" w:eastAsia="zh-CN"/>
              </w:rPr>
            </w:pPr>
          </w:p>
        </w:tc>
      </w:tr>
    </w:tbl>
    <w:p w14:paraId="208D31D1" w14:textId="77777777" w:rsidR="00C33313" w:rsidRDefault="00C33313" w:rsidP="00C33313">
      <w:pPr>
        <w:pStyle w:val="EditorsNote"/>
        <w:ind w:left="284" w:firstLine="0"/>
      </w:pPr>
    </w:p>
    <w:p w14:paraId="63BCE8A7" w14:textId="3B26A19B" w:rsidR="00C33313" w:rsidRPr="006A0293" w:rsidRDefault="00C33313" w:rsidP="00C33313">
      <w:pPr>
        <w:pStyle w:val="41"/>
      </w:pPr>
      <w:bookmarkStart w:id="575" w:name="_Toc117459050"/>
      <w:bookmarkStart w:id="576" w:name="_Toc136288504"/>
      <w:r w:rsidRPr="00C33313">
        <w:t>5.</w:t>
      </w:r>
      <w:r>
        <w:t>54</w:t>
      </w:r>
      <w:r w:rsidRPr="006A0293">
        <w:t>.1.3</w:t>
      </w:r>
      <w:r w:rsidRPr="006A0293">
        <w:tab/>
        <w:t>∆T</w:t>
      </w:r>
      <w:r w:rsidRPr="006A0293">
        <w:rPr>
          <w:vertAlign w:val="subscript"/>
        </w:rPr>
        <w:t>IB,c</w:t>
      </w:r>
      <w:r w:rsidRPr="006A0293">
        <w:t xml:space="preserve"> and ∆R</w:t>
      </w:r>
      <w:r w:rsidRPr="006A0293">
        <w:rPr>
          <w:vertAlign w:val="subscript"/>
        </w:rPr>
        <w:t>IB,c</w:t>
      </w:r>
      <w:r w:rsidRPr="006A0293">
        <w:t xml:space="preserve"> values</w:t>
      </w:r>
      <w:bookmarkEnd w:id="575"/>
      <w:bookmarkEnd w:id="576"/>
    </w:p>
    <w:p w14:paraId="613644AE" w14:textId="77777777" w:rsidR="00C33313" w:rsidRDefault="00C33313" w:rsidP="00C33313">
      <w:r>
        <w:t xml:space="preserve">For </w:t>
      </w:r>
      <w:r>
        <w:rPr>
          <w:lang w:val="en-US" w:eastAsia="zh-CN"/>
        </w:rPr>
        <w:t>CA</w:t>
      </w:r>
      <w:r>
        <w:rPr>
          <w:lang w:eastAsia="zh-CN"/>
        </w:rPr>
        <w:t>_</w:t>
      </w:r>
      <w:r>
        <w:rPr>
          <w:lang w:val="en-US" w:eastAsia="zh-CN"/>
        </w:rPr>
        <w:t>n1</w:t>
      </w:r>
      <w:r>
        <w:rPr>
          <w:lang w:eastAsia="ja-JP"/>
        </w:rPr>
        <w:t>-n28</w:t>
      </w:r>
      <w:r>
        <w:rPr>
          <w:lang w:val="en-US" w:eastAsia="zh-CN"/>
        </w:rPr>
        <w:t>-</w:t>
      </w:r>
      <w:r>
        <w:rPr>
          <w:rFonts w:hint="eastAsia"/>
          <w:lang w:val="en-US" w:eastAsia="zh-CN"/>
        </w:rPr>
        <w:t>n</w:t>
      </w:r>
      <w:r>
        <w:rPr>
          <w:lang w:val="en-US" w:eastAsia="zh-CN"/>
        </w:rPr>
        <w:t>102</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taken from fallbacks.</w:t>
      </w:r>
    </w:p>
    <w:p w14:paraId="79F5A445" w14:textId="702711CA" w:rsidR="00C33313" w:rsidRDefault="00C33313" w:rsidP="00C33313">
      <w:pPr>
        <w:pStyle w:val="TH"/>
        <w:rPr>
          <w:rFonts w:cs="Arial"/>
        </w:rPr>
      </w:pPr>
      <w:r>
        <w:rPr>
          <w:rFonts w:cs="Arial"/>
        </w:rPr>
        <w:t xml:space="preserve">Table </w:t>
      </w:r>
      <w:r w:rsidRPr="00A20126">
        <w:rPr>
          <w:rFonts w:cs="Arial"/>
        </w:rPr>
        <w:t>5.</w:t>
      </w:r>
      <w:r>
        <w:rPr>
          <w:rFonts w:cs="Arial"/>
        </w:rPr>
        <w:t>54.</w:t>
      </w:r>
      <w:r w:rsidRPr="00A20126">
        <w:rPr>
          <w:rFonts w:cs="Arial"/>
        </w:rPr>
        <w:t>1.</w:t>
      </w:r>
      <w:r>
        <w:rPr>
          <w:rFonts w:cs="Arial"/>
        </w:rPr>
        <w:t>3-1: ΔT</w:t>
      </w:r>
      <w:r w:rsidRPr="00467ADF">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C33313" w14:paraId="0556E173" w14:textId="77777777" w:rsidTr="001471C7">
        <w:trPr>
          <w:jc w:val="center"/>
        </w:trPr>
        <w:tc>
          <w:tcPr>
            <w:tcW w:w="2336" w:type="dxa"/>
            <w:vMerge w:val="restart"/>
            <w:tcBorders>
              <w:top w:val="single" w:sz="4" w:space="0" w:color="auto"/>
              <w:left w:val="single" w:sz="4" w:space="0" w:color="auto"/>
              <w:right w:val="single" w:sz="4" w:space="0" w:color="auto"/>
            </w:tcBorders>
          </w:tcPr>
          <w:p w14:paraId="5FABDBD5" w14:textId="77777777" w:rsidR="00C33313" w:rsidRDefault="00C33313" w:rsidP="001471C7">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F1D6274" w14:textId="77777777" w:rsidR="00C33313" w:rsidRDefault="00C33313" w:rsidP="001471C7">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C33313" w14:paraId="628870AC" w14:textId="77777777" w:rsidTr="001471C7">
        <w:trPr>
          <w:jc w:val="center"/>
        </w:trPr>
        <w:tc>
          <w:tcPr>
            <w:tcW w:w="2336" w:type="dxa"/>
            <w:vMerge/>
            <w:tcBorders>
              <w:left w:val="single" w:sz="4" w:space="0" w:color="auto"/>
              <w:bottom w:val="single" w:sz="4" w:space="0" w:color="auto"/>
              <w:right w:val="single" w:sz="4" w:space="0" w:color="auto"/>
            </w:tcBorders>
          </w:tcPr>
          <w:p w14:paraId="71139C11" w14:textId="77777777" w:rsidR="00C33313" w:rsidRDefault="00C33313" w:rsidP="001471C7">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8572739" w14:textId="77777777" w:rsidR="00C33313" w:rsidRDefault="00C33313" w:rsidP="001471C7">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C33313" w14:paraId="77C7FC28" w14:textId="77777777" w:rsidTr="001471C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75774D1" w14:textId="77777777" w:rsidR="00C33313" w:rsidRDefault="00C33313" w:rsidP="001471C7">
            <w:pPr>
              <w:keepNext/>
              <w:keepLines/>
              <w:spacing w:after="0"/>
              <w:jc w:val="center"/>
              <w:rPr>
                <w:rFonts w:ascii="Arial" w:eastAsia="宋体"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n1</w:t>
            </w:r>
            <w:r>
              <w:rPr>
                <w:rFonts w:ascii="Arial" w:eastAsia="等线" w:hAnsi="Arial"/>
                <w:sz w:val="18"/>
                <w:lang w:val="sv-SE" w:eastAsia="ja-JP"/>
              </w:rPr>
              <w:t>-</w:t>
            </w:r>
            <w:r>
              <w:rPr>
                <w:rFonts w:ascii="Arial" w:eastAsia="等线" w:hAnsi="Arial"/>
                <w:sz w:val="18"/>
                <w:lang w:val="en-US" w:eastAsia="zh-CN"/>
              </w:rPr>
              <w:t>n28</w:t>
            </w:r>
            <w:r>
              <w:rPr>
                <w:rFonts w:ascii="Arial" w:eastAsia="等线" w:hAnsi="Arial"/>
                <w:sz w:val="18"/>
                <w:lang w:val="sv-SE" w:eastAsia="zh-CN"/>
              </w:rPr>
              <w:t>-n102</w:t>
            </w:r>
          </w:p>
        </w:tc>
        <w:tc>
          <w:tcPr>
            <w:tcW w:w="1968" w:type="dxa"/>
            <w:tcBorders>
              <w:top w:val="single" w:sz="4" w:space="0" w:color="auto"/>
              <w:left w:val="single" w:sz="4" w:space="0" w:color="auto"/>
              <w:bottom w:val="single" w:sz="4" w:space="0" w:color="auto"/>
              <w:right w:val="single" w:sz="4" w:space="0" w:color="auto"/>
            </w:tcBorders>
            <w:vAlign w:val="center"/>
          </w:tcPr>
          <w:p w14:paraId="612932D7" w14:textId="77777777" w:rsidR="00C33313" w:rsidRDefault="00C33313" w:rsidP="001471C7">
            <w:pPr>
              <w:keepNext/>
              <w:keepLines/>
              <w:spacing w:after="0"/>
              <w:jc w:val="center"/>
              <w:rPr>
                <w:rFonts w:ascii="Arial" w:eastAsia="宋体" w:hAnsi="Arial"/>
                <w:sz w:val="18"/>
                <w:lang w:val="en-US" w:eastAsia="zh-CN"/>
              </w:rPr>
            </w:pPr>
            <w:r>
              <w:rPr>
                <w:rFonts w:ascii="Arial" w:eastAsia="等线"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49055CC" w14:textId="77777777" w:rsidR="00C33313" w:rsidRDefault="00C33313" w:rsidP="001471C7">
            <w:pPr>
              <w:keepNext/>
              <w:keepLines/>
              <w:spacing w:after="0"/>
              <w:jc w:val="center"/>
              <w:rPr>
                <w:rFonts w:ascii="Arial" w:eastAsia="宋体" w:hAnsi="Arial"/>
                <w:sz w:val="18"/>
                <w:lang w:val="en-US" w:eastAsia="zh-CN"/>
              </w:rPr>
            </w:pPr>
            <w:r>
              <w:rPr>
                <w:rFonts w:ascii="Arial" w:eastAsia="等线" w:hAnsi="Arial" w:cs="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03837F8" w14:textId="77777777" w:rsidR="00C33313" w:rsidRDefault="00C33313" w:rsidP="001471C7">
            <w:pPr>
              <w:keepNext/>
              <w:keepLines/>
              <w:spacing w:after="0"/>
              <w:jc w:val="center"/>
              <w:rPr>
                <w:rFonts w:ascii="Arial" w:eastAsia="宋体" w:hAnsi="Arial"/>
                <w:sz w:val="18"/>
                <w:lang w:val="en-US" w:eastAsia="zh-CN"/>
              </w:rPr>
            </w:pPr>
            <w:r>
              <w:rPr>
                <w:rFonts w:ascii="Arial" w:eastAsia="宋体" w:hAnsi="Arial"/>
                <w:sz w:val="18"/>
                <w:lang w:val="en-US" w:eastAsia="zh-CN"/>
              </w:rPr>
              <w:t>0.8</w:t>
            </w:r>
          </w:p>
        </w:tc>
      </w:tr>
      <w:tr w:rsidR="00C33313" w14:paraId="453836A3" w14:textId="77777777" w:rsidTr="001471C7">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4E218D48" w14:textId="77777777" w:rsidR="00C33313" w:rsidRPr="00901DE9" w:rsidRDefault="00C33313" w:rsidP="001471C7">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7835DBA5" w14:textId="77777777" w:rsidR="00C33313" w:rsidRDefault="00C33313" w:rsidP="001471C7">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1894E20F" w14:textId="77777777" w:rsidR="00C33313" w:rsidRPr="00467ADF" w:rsidRDefault="00C33313" w:rsidP="00C33313">
      <w:pPr>
        <w:keepNext/>
        <w:keepLines/>
        <w:rPr>
          <w:rFonts w:ascii="Arial" w:hAnsi="Arial" w:cs="Arial"/>
        </w:rPr>
      </w:pPr>
    </w:p>
    <w:p w14:paraId="22B120EF" w14:textId="5C1D35EA" w:rsidR="00C33313" w:rsidRDefault="00C33313" w:rsidP="00C33313">
      <w:pPr>
        <w:pStyle w:val="TH"/>
        <w:rPr>
          <w:rFonts w:cs="Arial"/>
        </w:rPr>
      </w:pPr>
      <w:r>
        <w:rPr>
          <w:rFonts w:cs="Arial"/>
        </w:rPr>
        <w:t xml:space="preserve">Table </w:t>
      </w:r>
      <w:r w:rsidRPr="00A20126">
        <w:rPr>
          <w:rFonts w:cs="Arial"/>
        </w:rPr>
        <w:t>5</w:t>
      </w:r>
      <w:r>
        <w:rPr>
          <w:rFonts w:cs="Arial"/>
        </w:rPr>
        <w:t>.54</w:t>
      </w:r>
      <w:r w:rsidRPr="00A20126">
        <w:rPr>
          <w:rFonts w:cs="Arial"/>
        </w:rPr>
        <w:t>.1.</w:t>
      </w:r>
      <w:r>
        <w:rPr>
          <w:rFonts w:cs="Arial"/>
        </w:rPr>
        <w:t>3-2: ΔR</w:t>
      </w:r>
      <w:r w:rsidRPr="00467ADF">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C33313" w:rsidRPr="00F92868" w14:paraId="09AA4A5F" w14:textId="77777777" w:rsidTr="001471C7">
        <w:trPr>
          <w:trHeight w:val="187"/>
          <w:jc w:val="center"/>
        </w:trPr>
        <w:tc>
          <w:tcPr>
            <w:tcW w:w="1594" w:type="dxa"/>
            <w:vMerge w:val="restart"/>
          </w:tcPr>
          <w:p w14:paraId="00492F3E" w14:textId="77777777" w:rsidR="00C33313" w:rsidRPr="00F92868" w:rsidRDefault="00C33313" w:rsidP="001471C7">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12A61CC4" w14:textId="77777777" w:rsidR="00C33313" w:rsidRPr="00F92868" w:rsidRDefault="00C33313" w:rsidP="001471C7">
            <w:pPr>
              <w:keepNext/>
              <w:keepLines/>
              <w:spacing w:after="0"/>
              <w:jc w:val="center"/>
              <w:rPr>
                <w:rFonts w:ascii="Arial" w:eastAsia="等线" w:hAnsi="Arial"/>
                <w:b/>
                <w:sz w:val="18"/>
              </w:rPr>
            </w:pPr>
            <w:r w:rsidRPr="00684407">
              <w:rPr>
                <w:rFonts w:ascii="Arial" w:eastAsia="等线" w:hAnsi="Arial"/>
                <w:b/>
                <w:sz w:val="18"/>
              </w:rPr>
              <w:t>ΔR</w:t>
            </w:r>
            <w:r w:rsidRPr="00684407">
              <w:rPr>
                <w:rFonts w:ascii="Arial" w:eastAsia="等线" w:hAnsi="Arial"/>
                <w:b/>
                <w:sz w:val="18"/>
                <w:vertAlign w:val="subscript"/>
              </w:rPr>
              <w:t>IB,c</w:t>
            </w:r>
            <w:r w:rsidRPr="00684407">
              <w:rPr>
                <w:rFonts w:ascii="Arial" w:eastAsia="等线" w:hAnsi="Arial"/>
                <w:b/>
                <w:sz w:val="18"/>
              </w:rPr>
              <w:t xml:space="preserve"> for NR bands (dB)</w:t>
            </w:r>
            <w:r w:rsidRPr="00684407">
              <w:rPr>
                <w:rFonts w:ascii="Arial" w:eastAsia="等线" w:hAnsi="Arial"/>
                <w:b/>
                <w:sz w:val="18"/>
                <w:vertAlign w:val="superscript"/>
              </w:rPr>
              <w:t>9</w:t>
            </w:r>
          </w:p>
        </w:tc>
      </w:tr>
      <w:tr w:rsidR="00C33313" w:rsidRPr="00F92868" w14:paraId="74A1152E" w14:textId="77777777" w:rsidTr="001471C7">
        <w:trPr>
          <w:trHeight w:val="187"/>
          <w:jc w:val="center"/>
        </w:trPr>
        <w:tc>
          <w:tcPr>
            <w:tcW w:w="1594" w:type="dxa"/>
            <w:vMerge/>
            <w:tcBorders>
              <w:bottom w:val="single" w:sz="4" w:space="0" w:color="auto"/>
            </w:tcBorders>
          </w:tcPr>
          <w:p w14:paraId="64F3E513" w14:textId="77777777" w:rsidR="00C33313" w:rsidRPr="00F92868" w:rsidRDefault="00C33313" w:rsidP="001471C7">
            <w:pPr>
              <w:keepNext/>
              <w:keepLines/>
              <w:spacing w:after="0"/>
              <w:jc w:val="center"/>
              <w:rPr>
                <w:rFonts w:ascii="Arial" w:eastAsia="等线" w:hAnsi="Arial"/>
                <w:b/>
                <w:sz w:val="18"/>
              </w:rPr>
            </w:pPr>
          </w:p>
        </w:tc>
        <w:tc>
          <w:tcPr>
            <w:tcW w:w="5845" w:type="dxa"/>
            <w:gridSpan w:val="3"/>
            <w:vAlign w:val="center"/>
          </w:tcPr>
          <w:p w14:paraId="7BA7EFA2" w14:textId="77777777" w:rsidR="00C33313" w:rsidRPr="00F92868" w:rsidRDefault="00C33313" w:rsidP="001471C7">
            <w:pPr>
              <w:keepNext/>
              <w:keepLines/>
              <w:spacing w:after="0"/>
              <w:jc w:val="center"/>
              <w:rPr>
                <w:rFonts w:ascii="Arial" w:eastAsia="等线" w:hAnsi="Arial"/>
                <w:b/>
                <w:sz w:val="18"/>
              </w:rPr>
            </w:pPr>
            <w:r w:rsidRPr="00684407">
              <w:rPr>
                <w:rFonts w:ascii="Arial" w:eastAsia="等线" w:hAnsi="Arial"/>
                <w:b/>
                <w:sz w:val="18"/>
              </w:rPr>
              <w:t>Component band in order of bands in configuration</w:t>
            </w:r>
            <w:r w:rsidRPr="00684407">
              <w:rPr>
                <w:rFonts w:ascii="Arial" w:eastAsia="等线" w:hAnsi="Arial"/>
                <w:b/>
                <w:sz w:val="18"/>
                <w:vertAlign w:val="superscript"/>
              </w:rPr>
              <w:t>10</w:t>
            </w:r>
          </w:p>
        </w:tc>
      </w:tr>
      <w:tr w:rsidR="00C33313" w:rsidRPr="00F92868" w14:paraId="17BE5DFE" w14:textId="77777777" w:rsidTr="001471C7">
        <w:trPr>
          <w:trHeight w:val="187"/>
          <w:jc w:val="center"/>
        </w:trPr>
        <w:tc>
          <w:tcPr>
            <w:tcW w:w="1594" w:type="dxa"/>
            <w:shd w:val="clear" w:color="auto" w:fill="auto"/>
          </w:tcPr>
          <w:p w14:paraId="62B68550" w14:textId="77777777" w:rsidR="00C33313" w:rsidRPr="00F92868" w:rsidRDefault="00C33313" w:rsidP="001471C7">
            <w:pPr>
              <w:keepNext/>
              <w:keepLines/>
              <w:spacing w:after="0"/>
              <w:jc w:val="center"/>
              <w:rPr>
                <w:rFonts w:ascii="Arial" w:eastAsia="等线" w:hAnsi="Arial"/>
                <w:sz w:val="18"/>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n1</w:t>
            </w:r>
            <w:r>
              <w:rPr>
                <w:rFonts w:ascii="Arial" w:eastAsia="等线" w:hAnsi="Arial"/>
                <w:sz w:val="18"/>
                <w:lang w:val="sv-SE" w:eastAsia="ja-JP"/>
              </w:rPr>
              <w:t>-</w:t>
            </w:r>
            <w:r>
              <w:rPr>
                <w:rFonts w:ascii="Arial" w:eastAsia="等线" w:hAnsi="Arial"/>
                <w:sz w:val="18"/>
                <w:lang w:val="en-US" w:eastAsia="zh-CN"/>
              </w:rPr>
              <w:t>n28</w:t>
            </w:r>
            <w:r>
              <w:rPr>
                <w:rFonts w:ascii="Arial" w:eastAsia="等线" w:hAnsi="Arial"/>
                <w:sz w:val="18"/>
                <w:lang w:val="sv-SE" w:eastAsia="zh-CN"/>
              </w:rPr>
              <w:t>-n102</w:t>
            </w:r>
          </w:p>
        </w:tc>
        <w:tc>
          <w:tcPr>
            <w:tcW w:w="1948" w:type="dxa"/>
            <w:vAlign w:val="center"/>
          </w:tcPr>
          <w:p w14:paraId="0F2534CB" w14:textId="77777777" w:rsidR="00C33313" w:rsidRPr="00F92868" w:rsidRDefault="00C33313" w:rsidP="001471C7">
            <w:pPr>
              <w:keepNext/>
              <w:keepLines/>
              <w:spacing w:after="0"/>
              <w:jc w:val="center"/>
              <w:rPr>
                <w:rFonts w:ascii="Arial" w:eastAsia="等线" w:hAnsi="Arial"/>
                <w:sz w:val="18"/>
                <w:lang w:eastAsia="zh-CN"/>
              </w:rPr>
            </w:pPr>
            <w:r>
              <w:rPr>
                <w:rFonts w:ascii="Arial" w:eastAsia="等线" w:hAnsi="Arial"/>
                <w:color w:val="000000"/>
                <w:sz w:val="18"/>
                <w:lang w:val="en-US" w:eastAsia="zh-CN"/>
              </w:rPr>
              <w:t>0.2</w:t>
            </w:r>
          </w:p>
        </w:tc>
        <w:tc>
          <w:tcPr>
            <w:tcW w:w="1948" w:type="dxa"/>
            <w:vAlign w:val="center"/>
          </w:tcPr>
          <w:p w14:paraId="21670459" w14:textId="77777777" w:rsidR="00C33313" w:rsidRPr="00F92868" w:rsidRDefault="00C33313" w:rsidP="001471C7">
            <w:pPr>
              <w:keepNext/>
              <w:keepLines/>
              <w:spacing w:after="0"/>
              <w:jc w:val="center"/>
              <w:rPr>
                <w:rFonts w:ascii="Arial" w:eastAsia="等线" w:hAnsi="Arial"/>
                <w:sz w:val="18"/>
                <w:lang w:eastAsia="zh-CN"/>
              </w:rPr>
            </w:pPr>
            <w:r>
              <w:rPr>
                <w:rFonts w:ascii="Arial" w:eastAsia="等线" w:hAnsi="Arial"/>
                <w:sz w:val="18"/>
                <w:lang w:eastAsia="zh-CN"/>
              </w:rPr>
              <w:t>0.2</w:t>
            </w:r>
          </w:p>
        </w:tc>
        <w:tc>
          <w:tcPr>
            <w:tcW w:w="1949" w:type="dxa"/>
            <w:vAlign w:val="center"/>
          </w:tcPr>
          <w:p w14:paraId="081E9171" w14:textId="77777777" w:rsidR="00C33313" w:rsidRPr="00F92868" w:rsidRDefault="00C33313" w:rsidP="001471C7">
            <w:pPr>
              <w:keepNext/>
              <w:keepLines/>
              <w:spacing w:after="0"/>
              <w:jc w:val="center"/>
              <w:rPr>
                <w:rFonts w:ascii="Arial" w:eastAsia="等线" w:hAnsi="Arial"/>
                <w:sz w:val="18"/>
                <w:lang w:eastAsia="zh-CN"/>
              </w:rPr>
            </w:pPr>
            <w:r>
              <w:rPr>
                <w:rFonts w:ascii="Arial" w:eastAsia="等线" w:hAnsi="Arial"/>
                <w:color w:val="000000"/>
                <w:sz w:val="18"/>
                <w:lang w:val="en-US" w:eastAsia="zh-CN"/>
              </w:rPr>
              <w:t>0.5</w:t>
            </w:r>
          </w:p>
        </w:tc>
      </w:tr>
      <w:tr w:rsidR="00C33313" w:rsidRPr="00F92868" w14:paraId="57D3B885" w14:textId="77777777" w:rsidTr="001471C7">
        <w:trPr>
          <w:trHeight w:val="187"/>
          <w:jc w:val="center"/>
        </w:trPr>
        <w:tc>
          <w:tcPr>
            <w:tcW w:w="7439" w:type="dxa"/>
            <w:gridSpan w:val="4"/>
            <w:tcBorders>
              <w:bottom w:val="single" w:sz="4" w:space="0" w:color="auto"/>
            </w:tcBorders>
            <w:shd w:val="clear" w:color="auto" w:fill="auto"/>
          </w:tcPr>
          <w:p w14:paraId="7D2886C0" w14:textId="77777777" w:rsidR="00C33313" w:rsidRPr="00684407" w:rsidRDefault="00C33313" w:rsidP="001471C7">
            <w:pPr>
              <w:keepLines/>
              <w:spacing w:after="0"/>
              <w:ind w:left="870" w:hanging="870"/>
              <w:rPr>
                <w:rFonts w:eastAsia="等线" w:cs="Arial"/>
                <w:lang w:eastAsia="ja-JP"/>
              </w:rPr>
            </w:pPr>
            <w:r w:rsidRPr="00684407">
              <w:rPr>
                <w:rFonts w:ascii="Arial" w:eastAsia="等线" w:hAnsi="Arial" w:cs="Arial"/>
                <w:sz w:val="18"/>
                <w:lang w:eastAsia="ja-JP"/>
              </w:rPr>
              <w:t>NOTE 9:</w:t>
            </w:r>
            <w:r w:rsidRPr="00684407">
              <w:rPr>
                <w:rFonts w:ascii="Arial" w:eastAsia="等线" w:hAnsi="Arial" w:cs="Arial"/>
                <w:sz w:val="18"/>
                <w:lang w:eastAsia="ja-JP"/>
              </w:rPr>
              <w:tab/>
              <w:t xml:space="preserve"> “-” denotes ΔR</w:t>
            </w:r>
            <w:r w:rsidRPr="00684407">
              <w:rPr>
                <w:rFonts w:ascii="Arial" w:eastAsia="等线" w:hAnsi="Arial" w:cs="Arial"/>
                <w:sz w:val="18"/>
                <w:vertAlign w:val="subscript"/>
                <w:lang w:eastAsia="ja-JP"/>
              </w:rPr>
              <w:t>IB,c</w:t>
            </w:r>
            <w:r w:rsidRPr="00684407">
              <w:rPr>
                <w:rFonts w:ascii="Arial" w:eastAsia="等线" w:hAnsi="Arial" w:cs="Arial"/>
                <w:sz w:val="18"/>
                <w:lang w:eastAsia="ja-JP"/>
              </w:rPr>
              <w:t xml:space="preserve"> = 0.</w:t>
            </w:r>
          </w:p>
          <w:p w14:paraId="16C67DC5" w14:textId="77777777" w:rsidR="00C33313" w:rsidRDefault="00C33313" w:rsidP="001471C7">
            <w:pPr>
              <w:keepLines/>
              <w:spacing w:after="0"/>
              <w:ind w:left="870" w:hanging="870"/>
              <w:rPr>
                <w:rFonts w:ascii="Arial" w:eastAsia="等线" w:hAnsi="Arial"/>
                <w:color w:val="000000"/>
                <w:sz w:val="18"/>
                <w:lang w:val="en-US" w:eastAsia="zh-CN"/>
              </w:rPr>
            </w:pPr>
            <w:r w:rsidRPr="00684407">
              <w:rPr>
                <w:rFonts w:ascii="Arial" w:eastAsia="等线" w:hAnsi="Arial" w:cs="Arial"/>
                <w:sz w:val="18"/>
                <w:lang w:eastAsia="ja-JP"/>
              </w:rPr>
              <w:t>NOTE 10:</w:t>
            </w:r>
            <w:r w:rsidRPr="00684407">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684407">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684407">
              <w:rPr>
                <w:rFonts w:ascii="Arial" w:eastAsia="等线" w:hAnsi="Arial" w:cs="Arial"/>
                <w:sz w:val="18"/>
                <w:lang w:eastAsia="ja-JP"/>
              </w:rPr>
              <w:t>.</w:t>
            </w:r>
          </w:p>
        </w:tc>
      </w:tr>
    </w:tbl>
    <w:p w14:paraId="705AAADE" w14:textId="4BD25871" w:rsidR="00C33313" w:rsidRPr="006A0293" w:rsidRDefault="00C33313" w:rsidP="00C33313">
      <w:pPr>
        <w:pStyle w:val="31"/>
      </w:pPr>
      <w:bookmarkStart w:id="577" w:name="_Toc117459051"/>
      <w:bookmarkStart w:id="578" w:name="_Toc136288505"/>
      <w:r w:rsidRPr="00C33313">
        <w:t>5.</w:t>
      </w:r>
      <w:r>
        <w:t>54</w:t>
      </w:r>
      <w:r w:rsidRPr="006A0293">
        <w:t>.2</w:t>
      </w:r>
      <w:r w:rsidRPr="006A0293">
        <w:tab/>
        <w:t>Specific for 2 bands UL CA</w:t>
      </w:r>
      <w:bookmarkEnd w:id="577"/>
      <w:bookmarkEnd w:id="578"/>
    </w:p>
    <w:p w14:paraId="6159FDB5" w14:textId="493B1881" w:rsidR="00C33313" w:rsidRPr="006A0293" w:rsidRDefault="00C33313" w:rsidP="00C33313">
      <w:pPr>
        <w:pStyle w:val="41"/>
      </w:pPr>
      <w:bookmarkStart w:id="579" w:name="_Toc117459052"/>
      <w:bookmarkStart w:id="580" w:name="_Toc136288506"/>
      <w:r w:rsidRPr="006A0293">
        <w:t>5.</w:t>
      </w:r>
      <w:r>
        <w:t>54</w:t>
      </w:r>
      <w:r w:rsidRPr="006A0293">
        <w:t>.2.1</w:t>
      </w:r>
      <w:r w:rsidRPr="006A0293">
        <w:tab/>
        <w:t>UE co-existence studies</w:t>
      </w:r>
      <w:bookmarkEnd w:id="579"/>
      <w:bookmarkEnd w:id="580"/>
    </w:p>
    <w:p w14:paraId="5466FAB8" w14:textId="77777777" w:rsidR="00C33313" w:rsidRDefault="00C33313" w:rsidP="006A0293">
      <w:r>
        <w:t>This is a 3-band combination, so uplink harmonic and harmonic mixing analysis is already done in the fallbacks. Only IMD for two uplink configurations is analysed.</w:t>
      </w:r>
    </w:p>
    <w:p w14:paraId="0DAD4940" w14:textId="142DDD42" w:rsidR="00C33313" w:rsidRPr="0073594C" w:rsidRDefault="00C33313" w:rsidP="00C33313">
      <w:r w:rsidRPr="0073594C">
        <w:lastRenderedPageBreak/>
        <w:t xml:space="preserve">Table </w:t>
      </w:r>
      <w:r>
        <w:rPr>
          <w:rFonts w:hint="eastAsia"/>
          <w:lang w:val="en-US" w:eastAsia="zh-CN"/>
        </w:rPr>
        <w:t>5.</w:t>
      </w:r>
      <w:r>
        <w:rPr>
          <w:lang w:val="en-US" w:eastAsia="zh-CN"/>
        </w:rPr>
        <w:t>54</w:t>
      </w:r>
      <w:r w:rsidRPr="0073594C">
        <w:rPr>
          <w:rFonts w:hint="eastAsia"/>
          <w:lang w:val="en-US" w:eastAsia="zh-CN"/>
        </w:rPr>
        <w:t>.2</w:t>
      </w:r>
      <w:r w:rsidRPr="0073594C">
        <w:rPr>
          <w:lang w:eastAsia="zh-CN"/>
        </w:rPr>
        <w:t>.</w:t>
      </w:r>
      <w:r w:rsidRPr="0073594C">
        <w:rPr>
          <w:rFonts w:hint="eastAsia"/>
          <w:lang w:val="en-US" w:eastAsia="zh-CN"/>
        </w:rPr>
        <w:t>2</w:t>
      </w:r>
      <w:r w:rsidRPr="0073594C">
        <w:t>-1 lists B</w:t>
      </w:r>
      <w:r w:rsidRPr="0073594C">
        <w:rPr>
          <w:rFonts w:hint="eastAsia"/>
          <w:lang w:eastAsia="ja-JP"/>
        </w:rPr>
        <w:t xml:space="preserve">and </w:t>
      </w:r>
      <w:r w:rsidRPr="0073594C">
        <w:rPr>
          <w:lang w:val="en-US" w:eastAsia="zh-CN"/>
        </w:rPr>
        <w:t>n</w:t>
      </w:r>
      <w:r>
        <w:rPr>
          <w:lang w:val="en-US" w:eastAsia="zh-CN"/>
        </w:rPr>
        <w:t>1</w:t>
      </w:r>
      <w:r w:rsidRPr="0073594C">
        <w:rPr>
          <w:rFonts w:hint="eastAsia"/>
          <w:lang w:eastAsia="ja-JP"/>
        </w:rPr>
        <w:t xml:space="preserve"> </w:t>
      </w:r>
      <w:r w:rsidRPr="0073594C">
        <w:t>+ B</w:t>
      </w:r>
      <w:r w:rsidRPr="0073594C">
        <w:rPr>
          <w:rFonts w:hint="eastAsia"/>
          <w:lang w:eastAsia="ja-JP"/>
        </w:rPr>
        <w:t xml:space="preserve">and </w:t>
      </w:r>
      <w:r w:rsidRPr="0073594C">
        <w:rPr>
          <w:lang w:val="en-US" w:eastAsia="zh-CN"/>
        </w:rPr>
        <w:t>n</w:t>
      </w:r>
      <w:r>
        <w:rPr>
          <w:lang w:val="en-US" w:eastAsia="zh-CN"/>
        </w:rPr>
        <w:t>28</w:t>
      </w:r>
      <w:r w:rsidRPr="0073594C">
        <w:rPr>
          <w:lang w:val="en-US" w:eastAsia="zh-CN"/>
        </w:rPr>
        <w:t xml:space="preserve"> 2UL bands CA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 xml:space="preserve">order IMD for the UE coexistence analysis. </w:t>
      </w:r>
    </w:p>
    <w:p w14:paraId="4BDFDF03" w14:textId="3E8DE818" w:rsidR="00C33313" w:rsidRPr="0073594C" w:rsidRDefault="00C33313" w:rsidP="00C33313">
      <w:r>
        <w:t>Table 5.54</w:t>
      </w:r>
      <w:r w:rsidRPr="0073594C">
        <w:t>.2.2-2 lists B</w:t>
      </w:r>
      <w:r w:rsidRPr="0073594C">
        <w:rPr>
          <w:rFonts w:hint="eastAsia"/>
          <w:lang w:eastAsia="ja-JP"/>
        </w:rPr>
        <w:t xml:space="preserve">and </w:t>
      </w:r>
      <w:r w:rsidRPr="0073594C">
        <w:rPr>
          <w:lang w:val="en-US" w:eastAsia="zh-CN"/>
        </w:rPr>
        <w:t>n</w:t>
      </w:r>
      <w:r>
        <w:rPr>
          <w:lang w:val="en-US" w:eastAsia="zh-CN"/>
        </w:rPr>
        <w:t>1</w:t>
      </w:r>
      <w:r w:rsidRPr="0073594C">
        <w:rPr>
          <w:rFonts w:hint="eastAsia"/>
          <w:lang w:eastAsia="ja-JP"/>
        </w:rPr>
        <w:t xml:space="preserve"> </w:t>
      </w:r>
      <w:r w:rsidRPr="0073594C">
        <w:t>+ B</w:t>
      </w:r>
      <w:r w:rsidRPr="0073594C">
        <w:rPr>
          <w:rFonts w:hint="eastAsia"/>
          <w:lang w:eastAsia="ja-JP"/>
        </w:rPr>
        <w:t xml:space="preserve">and </w:t>
      </w:r>
      <w:r w:rsidRPr="0073594C">
        <w:rPr>
          <w:lang w:val="en-US" w:eastAsia="zh-CN"/>
        </w:rPr>
        <w:t>n</w:t>
      </w:r>
      <w:r>
        <w:rPr>
          <w:lang w:val="en-US" w:eastAsia="zh-CN"/>
        </w:rPr>
        <w:t>102</w:t>
      </w:r>
      <w:r w:rsidRPr="0073594C">
        <w:rPr>
          <w:lang w:val="en-US" w:eastAsia="zh-CN"/>
        </w:rPr>
        <w:t xml:space="preserve"> 2UL bands CA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 xml:space="preserve">order IMD for the UE coexistence analysis. </w:t>
      </w:r>
    </w:p>
    <w:p w14:paraId="667B49DC" w14:textId="650DC69F" w:rsidR="00C33313" w:rsidRPr="0073594C" w:rsidRDefault="00C33313" w:rsidP="00C33313">
      <w:r>
        <w:t>Table 5.54</w:t>
      </w:r>
      <w:r w:rsidRPr="0073594C">
        <w:t>.2.2-3 lists B</w:t>
      </w:r>
      <w:r w:rsidRPr="0073594C">
        <w:rPr>
          <w:rFonts w:hint="eastAsia"/>
          <w:lang w:eastAsia="ja-JP"/>
        </w:rPr>
        <w:t xml:space="preserve">and </w:t>
      </w:r>
      <w:r w:rsidRPr="0073594C">
        <w:rPr>
          <w:lang w:val="en-US" w:eastAsia="zh-CN"/>
        </w:rPr>
        <w:t>n</w:t>
      </w:r>
      <w:r>
        <w:rPr>
          <w:lang w:val="en-US" w:eastAsia="zh-CN"/>
        </w:rPr>
        <w:t xml:space="preserve">28 </w:t>
      </w:r>
      <w:r w:rsidRPr="0073594C">
        <w:t>+ B</w:t>
      </w:r>
      <w:r w:rsidRPr="0073594C">
        <w:rPr>
          <w:rFonts w:hint="eastAsia"/>
          <w:lang w:eastAsia="ja-JP"/>
        </w:rPr>
        <w:t xml:space="preserve">and </w:t>
      </w:r>
      <w:r w:rsidRPr="0073594C">
        <w:rPr>
          <w:lang w:val="en-US" w:eastAsia="zh-CN"/>
        </w:rPr>
        <w:t>n</w:t>
      </w:r>
      <w:r>
        <w:rPr>
          <w:lang w:val="en-US" w:eastAsia="zh-CN"/>
        </w:rPr>
        <w:t>102</w:t>
      </w:r>
      <w:r w:rsidRPr="0073594C">
        <w:rPr>
          <w:lang w:val="en-US" w:eastAsia="zh-CN"/>
        </w:rPr>
        <w:t xml:space="preserve"> 2UL bands CA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 xml:space="preserve">order IMD for the UE coexistence analysis. </w:t>
      </w:r>
    </w:p>
    <w:p w14:paraId="22CD599C" w14:textId="6598ED33" w:rsidR="00C33313" w:rsidRDefault="00C33313" w:rsidP="00C33313">
      <w:pPr>
        <w:keepNext/>
        <w:keepLines/>
        <w:spacing w:before="60"/>
        <w:jc w:val="center"/>
        <w:rPr>
          <w:rFonts w:ascii="Arial" w:hAnsi="Arial" w:cs="Arial"/>
          <w:b/>
          <w:lang w:eastAsia="zh-CN"/>
        </w:rPr>
      </w:pPr>
      <w:r>
        <w:rPr>
          <w:rFonts w:ascii="Arial" w:hAnsi="Arial" w:cs="Arial"/>
          <w:b/>
          <w:lang w:eastAsia="zh-CN"/>
        </w:rPr>
        <w:t xml:space="preserve">Table 5.54.2.1-1: </w:t>
      </w:r>
      <w:r w:rsidRPr="0073594C">
        <w:rPr>
          <w:rFonts w:ascii="Arial" w:hAnsi="Arial" w:cs="Arial"/>
          <w:b/>
          <w:bCs/>
          <w:lang w:val="en-US"/>
        </w:rPr>
        <w:t xml:space="preserve">Band </w:t>
      </w:r>
      <w:r w:rsidRPr="0073594C">
        <w:rPr>
          <w:rFonts w:ascii="Arial" w:hAnsi="Arial" w:cs="Arial"/>
          <w:b/>
          <w:bCs/>
          <w:lang w:val="en-US" w:eastAsia="zh-CN"/>
        </w:rPr>
        <w:t>n</w:t>
      </w:r>
      <w:r>
        <w:rPr>
          <w:rFonts w:ascii="Arial" w:hAnsi="Arial" w:cs="Arial"/>
          <w:b/>
          <w:bCs/>
          <w:lang w:val="en-US" w:eastAsia="zh-CN"/>
        </w:rPr>
        <w:t>1</w:t>
      </w:r>
      <w:r w:rsidRPr="0073594C">
        <w:rPr>
          <w:rFonts w:ascii="Arial" w:hAnsi="Arial" w:cs="Arial"/>
          <w:b/>
          <w:bCs/>
          <w:lang w:val="en-US"/>
        </w:rPr>
        <w:t xml:space="preserve"> and Band </w:t>
      </w:r>
      <w:r w:rsidRPr="0073594C">
        <w:rPr>
          <w:rFonts w:ascii="Arial" w:hAnsi="Arial" w:cs="Arial"/>
          <w:b/>
          <w:bCs/>
          <w:lang w:val="en-US" w:eastAsia="zh-CN"/>
        </w:rPr>
        <w:t>n</w:t>
      </w:r>
      <w:r>
        <w:rPr>
          <w:rFonts w:ascii="Arial" w:hAnsi="Arial" w:cs="Arial"/>
          <w:b/>
          <w:bCs/>
          <w:lang w:val="en-US" w:eastAsia="zh-CN"/>
        </w:rPr>
        <w:t>28</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IMD products</w:t>
      </w:r>
    </w:p>
    <w:tbl>
      <w:tblPr>
        <w:tblW w:w="103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825"/>
        <w:gridCol w:w="1843"/>
        <w:gridCol w:w="1985"/>
        <w:gridCol w:w="1842"/>
        <w:gridCol w:w="1843"/>
      </w:tblGrid>
      <w:tr w:rsidR="00C33313" w:rsidRPr="00DB7239" w14:paraId="24C27729" w14:textId="77777777" w:rsidTr="001471C7">
        <w:trPr>
          <w:trHeight w:val="270"/>
        </w:trPr>
        <w:tc>
          <w:tcPr>
            <w:tcW w:w="2825" w:type="dxa"/>
            <w:shd w:val="clear" w:color="auto" w:fill="auto"/>
            <w:vAlign w:val="center"/>
            <w:hideMark/>
          </w:tcPr>
          <w:p w14:paraId="3AF38399" w14:textId="77777777" w:rsidR="00C33313" w:rsidRPr="00DB7239" w:rsidRDefault="00C33313" w:rsidP="001471C7">
            <w:pPr>
              <w:spacing w:after="0"/>
              <w:jc w:val="center"/>
              <w:rPr>
                <w:rFonts w:ascii="Arial" w:hAnsi="Arial" w:cs="Arial"/>
                <w:b/>
                <w:bCs/>
                <w:color w:val="000000"/>
                <w:sz w:val="18"/>
                <w:szCs w:val="18"/>
              </w:rPr>
            </w:pPr>
            <w:r w:rsidRPr="00DB7239">
              <w:rPr>
                <w:rFonts w:ascii="Arial" w:hAnsi="Arial" w:cs="Arial"/>
                <w:b/>
                <w:bCs/>
                <w:color w:val="000000"/>
                <w:sz w:val="18"/>
                <w:szCs w:val="18"/>
              </w:rPr>
              <w:t>UE UL carriers</w:t>
            </w:r>
          </w:p>
        </w:tc>
        <w:tc>
          <w:tcPr>
            <w:tcW w:w="1843" w:type="dxa"/>
            <w:shd w:val="clear" w:color="auto" w:fill="auto"/>
            <w:vAlign w:val="center"/>
            <w:hideMark/>
          </w:tcPr>
          <w:p w14:paraId="2B0C5AD3" w14:textId="77777777" w:rsidR="00C33313" w:rsidRPr="00DB7239" w:rsidRDefault="00C33313" w:rsidP="001471C7">
            <w:pPr>
              <w:spacing w:after="0"/>
              <w:jc w:val="center"/>
              <w:rPr>
                <w:rFonts w:ascii="Arial" w:hAnsi="Arial" w:cs="Arial"/>
                <w:b/>
                <w:bCs/>
                <w:color w:val="000000"/>
                <w:sz w:val="18"/>
                <w:szCs w:val="18"/>
              </w:rPr>
            </w:pPr>
            <w:r w:rsidRPr="00DB7239">
              <w:rPr>
                <w:rFonts w:ascii="Arial" w:hAnsi="Arial" w:cs="Arial"/>
                <w:b/>
                <w:bCs/>
                <w:color w:val="000000"/>
                <w:sz w:val="18"/>
                <w:szCs w:val="18"/>
              </w:rPr>
              <w:t>fx_low</w:t>
            </w:r>
          </w:p>
        </w:tc>
        <w:tc>
          <w:tcPr>
            <w:tcW w:w="1985" w:type="dxa"/>
            <w:shd w:val="clear" w:color="auto" w:fill="auto"/>
            <w:vAlign w:val="center"/>
            <w:hideMark/>
          </w:tcPr>
          <w:p w14:paraId="14052D1E" w14:textId="77777777" w:rsidR="00C33313" w:rsidRPr="00DB7239" w:rsidRDefault="00C33313" w:rsidP="001471C7">
            <w:pPr>
              <w:spacing w:after="0"/>
              <w:jc w:val="center"/>
              <w:rPr>
                <w:rFonts w:ascii="Arial" w:hAnsi="Arial" w:cs="Arial"/>
                <w:b/>
                <w:bCs/>
                <w:color w:val="000000"/>
                <w:sz w:val="18"/>
                <w:szCs w:val="18"/>
              </w:rPr>
            </w:pPr>
            <w:r w:rsidRPr="00DB7239">
              <w:rPr>
                <w:rFonts w:ascii="Arial" w:hAnsi="Arial" w:cs="Arial"/>
                <w:b/>
                <w:bCs/>
                <w:color w:val="000000"/>
                <w:sz w:val="18"/>
                <w:szCs w:val="18"/>
              </w:rPr>
              <w:t>fx_high</w:t>
            </w:r>
          </w:p>
        </w:tc>
        <w:tc>
          <w:tcPr>
            <w:tcW w:w="1842" w:type="dxa"/>
            <w:shd w:val="clear" w:color="auto" w:fill="auto"/>
            <w:vAlign w:val="center"/>
            <w:hideMark/>
          </w:tcPr>
          <w:p w14:paraId="25A090EC" w14:textId="77777777" w:rsidR="00C33313" w:rsidRPr="00DB7239" w:rsidRDefault="00C33313" w:rsidP="001471C7">
            <w:pPr>
              <w:spacing w:after="0"/>
              <w:jc w:val="center"/>
              <w:rPr>
                <w:rFonts w:ascii="Arial" w:hAnsi="Arial" w:cs="Arial"/>
                <w:b/>
                <w:bCs/>
                <w:color w:val="000000"/>
                <w:sz w:val="18"/>
                <w:szCs w:val="18"/>
              </w:rPr>
            </w:pPr>
            <w:r w:rsidRPr="00DB7239">
              <w:rPr>
                <w:rFonts w:ascii="Arial" w:hAnsi="Arial" w:cs="Arial"/>
                <w:b/>
                <w:bCs/>
                <w:color w:val="000000"/>
                <w:sz w:val="18"/>
                <w:szCs w:val="18"/>
              </w:rPr>
              <w:t>fy_low</w:t>
            </w:r>
          </w:p>
        </w:tc>
        <w:tc>
          <w:tcPr>
            <w:tcW w:w="1843" w:type="dxa"/>
            <w:shd w:val="clear" w:color="auto" w:fill="auto"/>
            <w:vAlign w:val="center"/>
            <w:hideMark/>
          </w:tcPr>
          <w:p w14:paraId="1BE469FB" w14:textId="77777777" w:rsidR="00C33313" w:rsidRPr="00DB7239" w:rsidRDefault="00C33313" w:rsidP="001471C7">
            <w:pPr>
              <w:spacing w:after="0"/>
              <w:jc w:val="center"/>
              <w:rPr>
                <w:rFonts w:ascii="Arial" w:hAnsi="Arial" w:cs="Arial"/>
                <w:b/>
                <w:bCs/>
                <w:color w:val="000000"/>
                <w:sz w:val="18"/>
                <w:szCs w:val="18"/>
              </w:rPr>
            </w:pPr>
            <w:r w:rsidRPr="00DB7239">
              <w:rPr>
                <w:rFonts w:ascii="Arial" w:hAnsi="Arial" w:cs="Arial"/>
                <w:b/>
                <w:bCs/>
                <w:color w:val="000000"/>
                <w:sz w:val="18"/>
                <w:szCs w:val="18"/>
              </w:rPr>
              <w:t>fy_high</w:t>
            </w:r>
          </w:p>
        </w:tc>
      </w:tr>
      <w:tr w:rsidR="00C33313" w:rsidRPr="00DB7239" w14:paraId="2CD5D8D7" w14:textId="77777777" w:rsidTr="001471C7">
        <w:trPr>
          <w:trHeight w:val="270"/>
        </w:trPr>
        <w:tc>
          <w:tcPr>
            <w:tcW w:w="2825" w:type="dxa"/>
            <w:shd w:val="clear" w:color="000000" w:fill="F2F2F2"/>
            <w:vAlign w:val="center"/>
            <w:hideMark/>
          </w:tcPr>
          <w:p w14:paraId="5362237B"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UL Frequency [MHz]</w:t>
            </w:r>
          </w:p>
        </w:tc>
        <w:tc>
          <w:tcPr>
            <w:tcW w:w="1843" w:type="dxa"/>
            <w:shd w:val="clear" w:color="000000" w:fill="F2F2F2"/>
            <w:vAlign w:val="center"/>
            <w:hideMark/>
          </w:tcPr>
          <w:p w14:paraId="76F7F960"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1920</w:t>
            </w:r>
          </w:p>
        </w:tc>
        <w:tc>
          <w:tcPr>
            <w:tcW w:w="1985" w:type="dxa"/>
            <w:shd w:val="clear" w:color="000000" w:fill="F2F2F2"/>
            <w:vAlign w:val="center"/>
            <w:hideMark/>
          </w:tcPr>
          <w:p w14:paraId="2226D3F5"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1980</w:t>
            </w:r>
          </w:p>
        </w:tc>
        <w:tc>
          <w:tcPr>
            <w:tcW w:w="1842" w:type="dxa"/>
            <w:shd w:val="clear" w:color="000000" w:fill="F2F2F2"/>
            <w:vAlign w:val="center"/>
            <w:hideMark/>
          </w:tcPr>
          <w:p w14:paraId="469E300D"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703</w:t>
            </w:r>
          </w:p>
        </w:tc>
        <w:tc>
          <w:tcPr>
            <w:tcW w:w="1843" w:type="dxa"/>
            <w:shd w:val="clear" w:color="000000" w:fill="F2F2F2"/>
            <w:vAlign w:val="center"/>
            <w:hideMark/>
          </w:tcPr>
          <w:p w14:paraId="3DA63897"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748</w:t>
            </w:r>
          </w:p>
        </w:tc>
      </w:tr>
      <w:tr w:rsidR="00C33313" w:rsidRPr="00DB7239" w14:paraId="0304C84C" w14:textId="77777777" w:rsidTr="001471C7">
        <w:trPr>
          <w:trHeight w:val="270"/>
        </w:trPr>
        <w:tc>
          <w:tcPr>
            <w:tcW w:w="2825" w:type="dxa"/>
            <w:shd w:val="clear" w:color="000000" w:fill="F2F2F2"/>
            <w:vAlign w:val="center"/>
            <w:hideMark/>
          </w:tcPr>
          <w:p w14:paraId="22EC7DBC"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DL Frequency [MHz]</w:t>
            </w:r>
          </w:p>
        </w:tc>
        <w:tc>
          <w:tcPr>
            <w:tcW w:w="1843" w:type="dxa"/>
            <w:shd w:val="clear" w:color="000000" w:fill="F2F2F2"/>
            <w:vAlign w:val="center"/>
            <w:hideMark/>
          </w:tcPr>
          <w:p w14:paraId="65A04FAA"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2110</w:t>
            </w:r>
          </w:p>
        </w:tc>
        <w:tc>
          <w:tcPr>
            <w:tcW w:w="1985" w:type="dxa"/>
            <w:shd w:val="clear" w:color="000000" w:fill="F2F2F2"/>
            <w:vAlign w:val="center"/>
            <w:hideMark/>
          </w:tcPr>
          <w:p w14:paraId="521D19B4"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2170</w:t>
            </w:r>
          </w:p>
        </w:tc>
        <w:tc>
          <w:tcPr>
            <w:tcW w:w="1842" w:type="dxa"/>
            <w:shd w:val="clear" w:color="000000" w:fill="F2F2F2"/>
            <w:vAlign w:val="center"/>
            <w:hideMark/>
          </w:tcPr>
          <w:p w14:paraId="416FEC47"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758</w:t>
            </w:r>
          </w:p>
        </w:tc>
        <w:tc>
          <w:tcPr>
            <w:tcW w:w="1843" w:type="dxa"/>
            <w:shd w:val="clear" w:color="000000" w:fill="F2F2F2"/>
            <w:vAlign w:val="center"/>
            <w:hideMark/>
          </w:tcPr>
          <w:p w14:paraId="7DC82A1E"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803</w:t>
            </w:r>
          </w:p>
        </w:tc>
      </w:tr>
      <w:tr w:rsidR="00C33313" w:rsidRPr="00DB7239" w14:paraId="436383C5" w14:textId="77777777" w:rsidTr="001471C7">
        <w:trPr>
          <w:trHeight w:val="270"/>
        </w:trPr>
        <w:tc>
          <w:tcPr>
            <w:tcW w:w="2825" w:type="dxa"/>
            <w:shd w:val="clear" w:color="auto" w:fill="auto"/>
            <w:vAlign w:val="center"/>
            <w:hideMark/>
          </w:tcPr>
          <w:p w14:paraId="6984C7C6"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2nd order IMD products</w:t>
            </w:r>
          </w:p>
        </w:tc>
        <w:tc>
          <w:tcPr>
            <w:tcW w:w="1843" w:type="dxa"/>
            <w:shd w:val="clear" w:color="auto" w:fill="auto"/>
            <w:vAlign w:val="center"/>
            <w:hideMark/>
          </w:tcPr>
          <w:p w14:paraId="25F0F1AB"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|fy_low – fx_high|</w:t>
            </w:r>
          </w:p>
        </w:tc>
        <w:tc>
          <w:tcPr>
            <w:tcW w:w="1985" w:type="dxa"/>
            <w:shd w:val="clear" w:color="auto" w:fill="auto"/>
            <w:vAlign w:val="center"/>
            <w:hideMark/>
          </w:tcPr>
          <w:p w14:paraId="2773E578"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|fy_high – fx_low|</w:t>
            </w:r>
          </w:p>
        </w:tc>
        <w:tc>
          <w:tcPr>
            <w:tcW w:w="1842" w:type="dxa"/>
            <w:shd w:val="clear" w:color="auto" w:fill="auto"/>
            <w:vAlign w:val="center"/>
            <w:hideMark/>
          </w:tcPr>
          <w:p w14:paraId="2436F6DA"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|fy_low + fx_low|</w:t>
            </w:r>
          </w:p>
        </w:tc>
        <w:tc>
          <w:tcPr>
            <w:tcW w:w="1843" w:type="dxa"/>
            <w:shd w:val="clear" w:color="auto" w:fill="auto"/>
            <w:vAlign w:val="center"/>
            <w:hideMark/>
          </w:tcPr>
          <w:p w14:paraId="6BA8BCE5"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|fy_high + fx_high|</w:t>
            </w:r>
          </w:p>
        </w:tc>
      </w:tr>
      <w:tr w:rsidR="00C33313" w:rsidRPr="00DB7239" w14:paraId="4C9BC4EF" w14:textId="77777777" w:rsidTr="001471C7">
        <w:trPr>
          <w:trHeight w:val="270"/>
        </w:trPr>
        <w:tc>
          <w:tcPr>
            <w:tcW w:w="2825" w:type="dxa"/>
            <w:shd w:val="clear" w:color="auto" w:fill="auto"/>
            <w:vAlign w:val="center"/>
            <w:hideMark/>
          </w:tcPr>
          <w:p w14:paraId="5BC2E9AB"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5F8B1B70"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1277</w:t>
            </w:r>
          </w:p>
        </w:tc>
        <w:tc>
          <w:tcPr>
            <w:tcW w:w="1985" w:type="dxa"/>
            <w:shd w:val="clear" w:color="auto" w:fill="auto"/>
            <w:vAlign w:val="center"/>
            <w:hideMark/>
          </w:tcPr>
          <w:p w14:paraId="76A87B1D"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1172</w:t>
            </w:r>
          </w:p>
        </w:tc>
        <w:tc>
          <w:tcPr>
            <w:tcW w:w="1842" w:type="dxa"/>
            <w:shd w:val="clear" w:color="auto" w:fill="auto"/>
            <w:vAlign w:val="center"/>
            <w:hideMark/>
          </w:tcPr>
          <w:p w14:paraId="38880929"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2623</w:t>
            </w:r>
          </w:p>
        </w:tc>
        <w:tc>
          <w:tcPr>
            <w:tcW w:w="1843" w:type="dxa"/>
            <w:shd w:val="clear" w:color="auto" w:fill="auto"/>
            <w:vAlign w:val="center"/>
            <w:hideMark/>
          </w:tcPr>
          <w:p w14:paraId="55D44D06"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2728</w:t>
            </w:r>
          </w:p>
        </w:tc>
      </w:tr>
      <w:tr w:rsidR="00C33313" w:rsidRPr="00DB7239" w14:paraId="3AD8824B" w14:textId="77777777" w:rsidTr="001471C7">
        <w:trPr>
          <w:trHeight w:val="270"/>
        </w:trPr>
        <w:tc>
          <w:tcPr>
            <w:tcW w:w="2825" w:type="dxa"/>
            <w:shd w:val="clear" w:color="000000" w:fill="F2F2F2"/>
            <w:vAlign w:val="center"/>
            <w:hideMark/>
          </w:tcPr>
          <w:p w14:paraId="0EDED1EE"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3rd order IMD products</w:t>
            </w:r>
          </w:p>
        </w:tc>
        <w:tc>
          <w:tcPr>
            <w:tcW w:w="1843" w:type="dxa"/>
            <w:shd w:val="clear" w:color="000000" w:fill="F2F2F2"/>
            <w:vAlign w:val="center"/>
            <w:hideMark/>
          </w:tcPr>
          <w:p w14:paraId="1528476B"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|2*fx_low – fy_high|</w:t>
            </w:r>
          </w:p>
        </w:tc>
        <w:tc>
          <w:tcPr>
            <w:tcW w:w="1985" w:type="dxa"/>
            <w:shd w:val="clear" w:color="000000" w:fill="F2F2F2"/>
            <w:vAlign w:val="center"/>
            <w:hideMark/>
          </w:tcPr>
          <w:p w14:paraId="454890F0"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|2*fx_high – fy_low|</w:t>
            </w:r>
          </w:p>
        </w:tc>
        <w:tc>
          <w:tcPr>
            <w:tcW w:w="1842" w:type="dxa"/>
            <w:shd w:val="clear" w:color="000000" w:fill="F2F2F2"/>
            <w:vAlign w:val="center"/>
            <w:hideMark/>
          </w:tcPr>
          <w:p w14:paraId="0BED2274"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|2*fy_low – fx_high|</w:t>
            </w:r>
          </w:p>
        </w:tc>
        <w:tc>
          <w:tcPr>
            <w:tcW w:w="1843" w:type="dxa"/>
            <w:shd w:val="clear" w:color="000000" w:fill="F2F2F2"/>
            <w:vAlign w:val="center"/>
            <w:hideMark/>
          </w:tcPr>
          <w:p w14:paraId="234F78C2"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|2*fy_high – fx_low|</w:t>
            </w:r>
          </w:p>
        </w:tc>
      </w:tr>
      <w:tr w:rsidR="00C33313" w:rsidRPr="00DB7239" w14:paraId="255E7FFD" w14:textId="77777777" w:rsidTr="001471C7">
        <w:trPr>
          <w:trHeight w:val="270"/>
        </w:trPr>
        <w:tc>
          <w:tcPr>
            <w:tcW w:w="2825" w:type="dxa"/>
            <w:shd w:val="clear" w:color="000000" w:fill="F2F2F2"/>
            <w:vAlign w:val="center"/>
            <w:hideMark/>
          </w:tcPr>
          <w:p w14:paraId="1F0B4C97"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0F86126D"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3092</w:t>
            </w:r>
          </w:p>
        </w:tc>
        <w:tc>
          <w:tcPr>
            <w:tcW w:w="1985" w:type="dxa"/>
            <w:shd w:val="clear" w:color="000000" w:fill="F2F2F2"/>
            <w:vAlign w:val="center"/>
            <w:hideMark/>
          </w:tcPr>
          <w:p w14:paraId="257DA3B6"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3257</w:t>
            </w:r>
          </w:p>
        </w:tc>
        <w:tc>
          <w:tcPr>
            <w:tcW w:w="1842" w:type="dxa"/>
            <w:shd w:val="clear" w:color="000000" w:fill="F2F2F2"/>
            <w:vAlign w:val="center"/>
            <w:hideMark/>
          </w:tcPr>
          <w:p w14:paraId="5FFE34DD"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574</w:t>
            </w:r>
          </w:p>
        </w:tc>
        <w:tc>
          <w:tcPr>
            <w:tcW w:w="1843" w:type="dxa"/>
            <w:shd w:val="clear" w:color="000000" w:fill="F2F2F2"/>
            <w:vAlign w:val="center"/>
            <w:hideMark/>
          </w:tcPr>
          <w:p w14:paraId="363EE185"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424</w:t>
            </w:r>
          </w:p>
        </w:tc>
      </w:tr>
      <w:tr w:rsidR="00C33313" w:rsidRPr="00DB7239" w14:paraId="7F6EBE7E" w14:textId="77777777" w:rsidTr="001471C7">
        <w:trPr>
          <w:trHeight w:val="270"/>
        </w:trPr>
        <w:tc>
          <w:tcPr>
            <w:tcW w:w="2825" w:type="dxa"/>
            <w:shd w:val="clear" w:color="000000" w:fill="F2F2F2"/>
            <w:vAlign w:val="center"/>
            <w:hideMark/>
          </w:tcPr>
          <w:p w14:paraId="3560CA21"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3rd order IMD products</w:t>
            </w:r>
          </w:p>
        </w:tc>
        <w:tc>
          <w:tcPr>
            <w:tcW w:w="1843" w:type="dxa"/>
            <w:shd w:val="clear" w:color="000000" w:fill="F2F2F2"/>
            <w:vAlign w:val="center"/>
            <w:hideMark/>
          </w:tcPr>
          <w:p w14:paraId="5D3716D3"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|2*fx_low + fy_low|</w:t>
            </w:r>
          </w:p>
        </w:tc>
        <w:tc>
          <w:tcPr>
            <w:tcW w:w="1985" w:type="dxa"/>
            <w:shd w:val="clear" w:color="000000" w:fill="F2F2F2"/>
            <w:vAlign w:val="center"/>
            <w:hideMark/>
          </w:tcPr>
          <w:p w14:paraId="25737764"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|2*fx_high + fy_high|</w:t>
            </w:r>
          </w:p>
        </w:tc>
        <w:tc>
          <w:tcPr>
            <w:tcW w:w="1842" w:type="dxa"/>
            <w:shd w:val="clear" w:color="000000" w:fill="F2F2F2"/>
            <w:vAlign w:val="center"/>
            <w:hideMark/>
          </w:tcPr>
          <w:p w14:paraId="59B80FE4"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|2*fy_low + fx_low|</w:t>
            </w:r>
          </w:p>
        </w:tc>
        <w:tc>
          <w:tcPr>
            <w:tcW w:w="1843" w:type="dxa"/>
            <w:shd w:val="clear" w:color="000000" w:fill="F2F2F2"/>
            <w:vAlign w:val="center"/>
            <w:hideMark/>
          </w:tcPr>
          <w:p w14:paraId="0546927F"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|2*fy_high + fx_high|</w:t>
            </w:r>
          </w:p>
        </w:tc>
      </w:tr>
      <w:tr w:rsidR="00C33313" w:rsidRPr="00DB7239" w14:paraId="3EB26D46" w14:textId="77777777" w:rsidTr="001471C7">
        <w:trPr>
          <w:trHeight w:val="270"/>
        </w:trPr>
        <w:tc>
          <w:tcPr>
            <w:tcW w:w="2825" w:type="dxa"/>
            <w:shd w:val="clear" w:color="000000" w:fill="F2F2F2"/>
            <w:vAlign w:val="center"/>
            <w:hideMark/>
          </w:tcPr>
          <w:p w14:paraId="568ED5FE"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40B4529B"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4543</w:t>
            </w:r>
          </w:p>
        </w:tc>
        <w:tc>
          <w:tcPr>
            <w:tcW w:w="1985" w:type="dxa"/>
            <w:shd w:val="clear" w:color="000000" w:fill="F2F2F2"/>
            <w:vAlign w:val="center"/>
            <w:hideMark/>
          </w:tcPr>
          <w:p w14:paraId="60D1DC46"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4708</w:t>
            </w:r>
          </w:p>
        </w:tc>
        <w:tc>
          <w:tcPr>
            <w:tcW w:w="1842" w:type="dxa"/>
            <w:shd w:val="clear" w:color="000000" w:fill="F2F2F2"/>
            <w:vAlign w:val="center"/>
            <w:hideMark/>
          </w:tcPr>
          <w:p w14:paraId="6DFC4CB5"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3326</w:t>
            </w:r>
          </w:p>
        </w:tc>
        <w:tc>
          <w:tcPr>
            <w:tcW w:w="1843" w:type="dxa"/>
            <w:shd w:val="clear" w:color="000000" w:fill="F2F2F2"/>
            <w:vAlign w:val="center"/>
            <w:hideMark/>
          </w:tcPr>
          <w:p w14:paraId="0317AF72"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3476</w:t>
            </w:r>
          </w:p>
        </w:tc>
      </w:tr>
      <w:tr w:rsidR="00C33313" w:rsidRPr="00DB7239" w14:paraId="210BABA1" w14:textId="77777777" w:rsidTr="001471C7">
        <w:trPr>
          <w:trHeight w:val="270"/>
        </w:trPr>
        <w:tc>
          <w:tcPr>
            <w:tcW w:w="2825" w:type="dxa"/>
            <w:shd w:val="clear" w:color="auto" w:fill="auto"/>
            <w:vAlign w:val="center"/>
            <w:hideMark/>
          </w:tcPr>
          <w:p w14:paraId="5E16ED7F"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30A21487"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|3*fx_low –1* fy_high|</w:t>
            </w:r>
          </w:p>
        </w:tc>
        <w:tc>
          <w:tcPr>
            <w:tcW w:w="1985" w:type="dxa"/>
            <w:shd w:val="clear" w:color="auto" w:fill="auto"/>
            <w:vAlign w:val="center"/>
            <w:hideMark/>
          </w:tcPr>
          <w:p w14:paraId="54FA4E64"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|3*fx_high – 1*fy_low|</w:t>
            </w:r>
          </w:p>
        </w:tc>
        <w:tc>
          <w:tcPr>
            <w:tcW w:w="1842" w:type="dxa"/>
            <w:shd w:val="clear" w:color="auto" w:fill="auto"/>
            <w:vAlign w:val="center"/>
            <w:hideMark/>
          </w:tcPr>
          <w:p w14:paraId="219E39E2"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|3*fy_low – 1*fx_high|</w:t>
            </w:r>
          </w:p>
        </w:tc>
        <w:tc>
          <w:tcPr>
            <w:tcW w:w="1843" w:type="dxa"/>
            <w:shd w:val="clear" w:color="auto" w:fill="auto"/>
            <w:vAlign w:val="center"/>
            <w:hideMark/>
          </w:tcPr>
          <w:p w14:paraId="4E1F47A0"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|3*fy_high – 1*fx_low|</w:t>
            </w:r>
          </w:p>
        </w:tc>
      </w:tr>
      <w:tr w:rsidR="00C33313" w:rsidRPr="00DB7239" w14:paraId="02241879" w14:textId="77777777" w:rsidTr="001471C7">
        <w:trPr>
          <w:trHeight w:val="270"/>
        </w:trPr>
        <w:tc>
          <w:tcPr>
            <w:tcW w:w="2825" w:type="dxa"/>
            <w:shd w:val="clear" w:color="auto" w:fill="auto"/>
            <w:vAlign w:val="center"/>
            <w:hideMark/>
          </w:tcPr>
          <w:p w14:paraId="57C4058C"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16159F55"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5012</w:t>
            </w:r>
          </w:p>
        </w:tc>
        <w:tc>
          <w:tcPr>
            <w:tcW w:w="1985" w:type="dxa"/>
            <w:shd w:val="clear" w:color="auto" w:fill="auto"/>
            <w:vAlign w:val="center"/>
            <w:hideMark/>
          </w:tcPr>
          <w:p w14:paraId="568E40B1"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5237</w:t>
            </w:r>
          </w:p>
        </w:tc>
        <w:tc>
          <w:tcPr>
            <w:tcW w:w="1842" w:type="dxa"/>
            <w:shd w:val="clear" w:color="auto" w:fill="auto"/>
            <w:vAlign w:val="center"/>
            <w:hideMark/>
          </w:tcPr>
          <w:p w14:paraId="2A54A4B6"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129</w:t>
            </w:r>
          </w:p>
        </w:tc>
        <w:tc>
          <w:tcPr>
            <w:tcW w:w="1843" w:type="dxa"/>
            <w:shd w:val="clear" w:color="auto" w:fill="auto"/>
            <w:vAlign w:val="center"/>
            <w:hideMark/>
          </w:tcPr>
          <w:p w14:paraId="0C3FAEDD"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324</w:t>
            </w:r>
          </w:p>
        </w:tc>
      </w:tr>
      <w:tr w:rsidR="00C33313" w:rsidRPr="00DB7239" w14:paraId="3F8FAADA" w14:textId="77777777" w:rsidTr="001471C7">
        <w:trPr>
          <w:trHeight w:val="270"/>
        </w:trPr>
        <w:tc>
          <w:tcPr>
            <w:tcW w:w="2825" w:type="dxa"/>
            <w:shd w:val="clear" w:color="auto" w:fill="auto"/>
            <w:vAlign w:val="center"/>
            <w:hideMark/>
          </w:tcPr>
          <w:p w14:paraId="3DCB98AC"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46ACD999"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|2*fx_low –2* fy_high|</w:t>
            </w:r>
          </w:p>
        </w:tc>
        <w:tc>
          <w:tcPr>
            <w:tcW w:w="1985" w:type="dxa"/>
            <w:shd w:val="clear" w:color="auto" w:fill="auto"/>
            <w:vAlign w:val="center"/>
            <w:hideMark/>
          </w:tcPr>
          <w:p w14:paraId="7024AEA0"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|2*fx_high –2* fy_low|</w:t>
            </w:r>
          </w:p>
        </w:tc>
        <w:tc>
          <w:tcPr>
            <w:tcW w:w="1842" w:type="dxa"/>
            <w:shd w:val="clear" w:color="auto" w:fill="auto"/>
            <w:vAlign w:val="center"/>
            <w:hideMark/>
          </w:tcPr>
          <w:p w14:paraId="4A4C2D7B"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|2*fx_low +2* fy_low|</w:t>
            </w:r>
          </w:p>
        </w:tc>
        <w:tc>
          <w:tcPr>
            <w:tcW w:w="1843" w:type="dxa"/>
            <w:shd w:val="clear" w:color="auto" w:fill="auto"/>
            <w:vAlign w:val="center"/>
            <w:hideMark/>
          </w:tcPr>
          <w:p w14:paraId="67799D2D"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|2*fx_high +2* fy_high|</w:t>
            </w:r>
          </w:p>
        </w:tc>
      </w:tr>
      <w:tr w:rsidR="00C33313" w:rsidRPr="00DB7239" w14:paraId="173599DC" w14:textId="77777777" w:rsidTr="001471C7">
        <w:trPr>
          <w:trHeight w:val="270"/>
        </w:trPr>
        <w:tc>
          <w:tcPr>
            <w:tcW w:w="2825" w:type="dxa"/>
            <w:shd w:val="clear" w:color="auto" w:fill="auto"/>
            <w:vAlign w:val="center"/>
            <w:hideMark/>
          </w:tcPr>
          <w:p w14:paraId="059A4F6E"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0BE5E776"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2344</w:t>
            </w:r>
          </w:p>
        </w:tc>
        <w:tc>
          <w:tcPr>
            <w:tcW w:w="1985" w:type="dxa"/>
            <w:shd w:val="clear" w:color="auto" w:fill="auto"/>
            <w:vAlign w:val="center"/>
            <w:hideMark/>
          </w:tcPr>
          <w:p w14:paraId="0DED4BB3"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2554</w:t>
            </w:r>
          </w:p>
        </w:tc>
        <w:tc>
          <w:tcPr>
            <w:tcW w:w="1842" w:type="dxa"/>
            <w:shd w:val="clear" w:color="auto" w:fill="auto"/>
            <w:vAlign w:val="center"/>
            <w:hideMark/>
          </w:tcPr>
          <w:p w14:paraId="637DBD7C"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5246</w:t>
            </w:r>
          </w:p>
        </w:tc>
        <w:tc>
          <w:tcPr>
            <w:tcW w:w="1843" w:type="dxa"/>
            <w:shd w:val="clear" w:color="auto" w:fill="auto"/>
            <w:vAlign w:val="center"/>
            <w:hideMark/>
          </w:tcPr>
          <w:p w14:paraId="69DB255F"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5456</w:t>
            </w:r>
          </w:p>
        </w:tc>
      </w:tr>
      <w:tr w:rsidR="00C33313" w:rsidRPr="00DB7239" w14:paraId="38CDC630" w14:textId="77777777" w:rsidTr="001471C7">
        <w:trPr>
          <w:trHeight w:val="270"/>
        </w:trPr>
        <w:tc>
          <w:tcPr>
            <w:tcW w:w="2825" w:type="dxa"/>
            <w:shd w:val="clear" w:color="auto" w:fill="auto"/>
            <w:vAlign w:val="center"/>
            <w:hideMark/>
          </w:tcPr>
          <w:p w14:paraId="7E5C596C"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37DF6F88"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|3*fx_low +1* fy_low|</w:t>
            </w:r>
          </w:p>
        </w:tc>
        <w:tc>
          <w:tcPr>
            <w:tcW w:w="1985" w:type="dxa"/>
            <w:shd w:val="clear" w:color="auto" w:fill="auto"/>
            <w:vAlign w:val="center"/>
            <w:hideMark/>
          </w:tcPr>
          <w:p w14:paraId="11C69272"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|3*fx_high + 1*fy_high|</w:t>
            </w:r>
          </w:p>
        </w:tc>
        <w:tc>
          <w:tcPr>
            <w:tcW w:w="1842" w:type="dxa"/>
            <w:shd w:val="clear" w:color="auto" w:fill="auto"/>
            <w:vAlign w:val="center"/>
            <w:hideMark/>
          </w:tcPr>
          <w:p w14:paraId="09ECD152"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|3*fy_low + 1*fx_low|</w:t>
            </w:r>
          </w:p>
        </w:tc>
        <w:tc>
          <w:tcPr>
            <w:tcW w:w="1843" w:type="dxa"/>
            <w:shd w:val="clear" w:color="auto" w:fill="auto"/>
            <w:vAlign w:val="center"/>
            <w:hideMark/>
          </w:tcPr>
          <w:p w14:paraId="5D26E937"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|3*fy_high + 1*fx_high|</w:t>
            </w:r>
          </w:p>
        </w:tc>
      </w:tr>
      <w:tr w:rsidR="00C33313" w:rsidRPr="00DB7239" w14:paraId="6B90EC0F" w14:textId="77777777" w:rsidTr="001471C7">
        <w:trPr>
          <w:trHeight w:val="270"/>
        </w:trPr>
        <w:tc>
          <w:tcPr>
            <w:tcW w:w="2825" w:type="dxa"/>
            <w:shd w:val="clear" w:color="auto" w:fill="auto"/>
            <w:vAlign w:val="center"/>
            <w:hideMark/>
          </w:tcPr>
          <w:p w14:paraId="4938E5CC"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FFFFF"/>
            <w:vAlign w:val="center"/>
            <w:hideMark/>
          </w:tcPr>
          <w:p w14:paraId="26D48C17"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6463</w:t>
            </w:r>
          </w:p>
        </w:tc>
        <w:tc>
          <w:tcPr>
            <w:tcW w:w="1985" w:type="dxa"/>
            <w:shd w:val="clear" w:color="000000" w:fill="FFFFFF"/>
            <w:vAlign w:val="center"/>
            <w:hideMark/>
          </w:tcPr>
          <w:p w14:paraId="430F250C"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6688</w:t>
            </w:r>
          </w:p>
        </w:tc>
        <w:tc>
          <w:tcPr>
            <w:tcW w:w="1842" w:type="dxa"/>
            <w:shd w:val="clear" w:color="000000" w:fill="FFFFFF"/>
            <w:vAlign w:val="center"/>
            <w:hideMark/>
          </w:tcPr>
          <w:p w14:paraId="370D1D45"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4029</w:t>
            </w:r>
          </w:p>
        </w:tc>
        <w:tc>
          <w:tcPr>
            <w:tcW w:w="1843" w:type="dxa"/>
            <w:shd w:val="clear" w:color="000000" w:fill="FFFFFF"/>
            <w:vAlign w:val="center"/>
            <w:hideMark/>
          </w:tcPr>
          <w:p w14:paraId="0D28A6BA"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4224</w:t>
            </w:r>
          </w:p>
        </w:tc>
      </w:tr>
      <w:tr w:rsidR="00C33313" w:rsidRPr="00DB7239" w14:paraId="1299F07F" w14:textId="77777777" w:rsidTr="001471C7">
        <w:trPr>
          <w:trHeight w:val="270"/>
        </w:trPr>
        <w:tc>
          <w:tcPr>
            <w:tcW w:w="2825" w:type="dxa"/>
            <w:shd w:val="clear" w:color="000000" w:fill="F2F2F2"/>
            <w:vAlign w:val="center"/>
            <w:hideMark/>
          </w:tcPr>
          <w:p w14:paraId="31BCE806"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371DE94D"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|fx_low – 4*fy_high|</w:t>
            </w:r>
          </w:p>
        </w:tc>
        <w:tc>
          <w:tcPr>
            <w:tcW w:w="1985" w:type="dxa"/>
            <w:shd w:val="clear" w:color="000000" w:fill="F2F2F2"/>
            <w:vAlign w:val="center"/>
            <w:hideMark/>
          </w:tcPr>
          <w:p w14:paraId="118BEE84"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|fx_high – 4*fy_low|</w:t>
            </w:r>
          </w:p>
        </w:tc>
        <w:tc>
          <w:tcPr>
            <w:tcW w:w="1842" w:type="dxa"/>
            <w:shd w:val="clear" w:color="000000" w:fill="F2F2F2"/>
            <w:vAlign w:val="center"/>
            <w:hideMark/>
          </w:tcPr>
          <w:p w14:paraId="4049F2A1"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|fy_low – 4*fx_high|</w:t>
            </w:r>
          </w:p>
        </w:tc>
        <w:tc>
          <w:tcPr>
            <w:tcW w:w="1843" w:type="dxa"/>
            <w:shd w:val="clear" w:color="000000" w:fill="F2F2F2"/>
            <w:vAlign w:val="center"/>
            <w:hideMark/>
          </w:tcPr>
          <w:p w14:paraId="6FEDD890"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|fy_high – 4*fx_low|</w:t>
            </w:r>
          </w:p>
        </w:tc>
      </w:tr>
      <w:tr w:rsidR="00C33313" w:rsidRPr="00DB7239" w14:paraId="3DF9742B" w14:textId="77777777" w:rsidTr="001471C7">
        <w:trPr>
          <w:trHeight w:val="270"/>
        </w:trPr>
        <w:tc>
          <w:tcPr>
            <w:tcW w:w="2825" w:type="dxa"/>
            <w:shd w:val="clear" w:color="000000" w:fill="F2F2F2"/>
            <w:vAlign w:val="center"/>
            <w:hideMark/>
          </w:tcPr>
          <w:p w14:paraId="36ABE612"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7BA60146"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1072</w:t>
            </w:r>
          </w:p>
        </w:tc>
        <w:tc>
          <w:tcPr>
            <w:tcW w:w="1985" w:type="dxa"/>
            <w:shd w:val="clear" w:color="000000" w:fill="F2F2F2"/>
            <w:vAlign w:val="center"/>
            <w:hideMark/>
          </w:tcPr>
          <w:p w14:paraId="2A8BD83C"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832</w:t>
            </w:r>
          </w:p>
        </w:tc>
        <w:tc>
          <w:tcPr>
            <w:tcW w:w="1842" w:type="dxa"/>
            <w:shd w:val="clear" w:color="000000" w:fill="F2F2F2"/>
            <w:vAlign w:val="center"/>
            <w:hideMark/>
          </w:tcPr>
          <w:p w14:paraId="51F34EBC"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7217</w:t>
            </w:r>
          </w:p>
        </w:tc>
        <w:tc>
          <w:tcPr>
            <w:tcW w:w="1843" w:type="dxa"/>
            <w:shd w:val="clear" w:color="000000" w:fill="F2F2F2"/>
            <w:vAlign w:val="center"/>
            <w:hideMark/>
          </w:tcPr>
          <w:p w14:paraId="7E20736F"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6932</w:t>
            </w:r>
          </w:p>
        </w:tc>
      </w:tr>
      <w:tr w:rsidR="00C33313" w:rsidRPr="00DB7239" w14:paraId="53FD9F02" w14:textId="77777777" w:rsidTr="001471C7">
        <w:trPr>
          <w:trHeight w:val="270"/>
        </w:trPr>
        <w:tc>
          <w:tcPr>
            <w:tcW w:w="2825" w:type="dxa"/>
            <w:shd w:val="clear" w:color="000000" w:fill="F2F2F2"/>
            <w:vAlign w:val="center"/>
            <w:hideMark/>
          </w:tcPr>
          <w:p w14:paraId="25EA5F6D"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2B5BAF37"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|2*fx_low - 3*fy_high|</w:t>
            </w:r>
          </w:p>
        </w:tc>
        <w:tc>
          <w:tcPr>
            <w:tcW w:w="1985" w:type="dxa"/>
            <w:shd w:val="clear" w:color="000000" w:fill="F2F2F2"/>
            <w:vAlign w:val="center"/>
            <w:hideMark/>
          </w:tcPr>
          <w:p w14:paraId="775DA9EB"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|2*fx_high - 3*fy_low|</w:t>
            </w:r>
          </w:p>
        </w:tc>
        <w:tc>
          <w:tcPr>
            <w:tcW w:w="1842" w:type="dxa"/>
            <w:shd w:val="clear" w:color="000000" w:fill="F2F2F2"/>
            <w:vAlign w:val="center"/>
            <w:hideMark/>
          </w:tcPr>
          <w:p w14:paraId="5F4C8D83"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|2*fy_low - 3*fx_high|</w:t>
            </w:r>
          </w:p>
        </w:tc>
        <w:tc>
          <w:tcPr>
            <w:tcW w:w="1843" w:type="dxa"/>
            <w:shd w:val="clear" w:color="000000" w:fill="F2F2F2"/>
            <w:vAlign w:val="center"/>
            <w:hideMark/>
          </w:tcPr>
          <w:p w14:paraId="16DDBF39"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|2*fy_high -3*fx_low|</w:t>
            </w:r>
          </w:p>
        </w:tc>
      </w:tr>
      <w:tr w:rsidR="00C33313" w:rsidRPr="00DB7239" w14:paraId="329F315B" w14:textId="77777777" w:rsidTr="001471C7">
        <w:trPr>
          <w:trHeight w:val="270"/>
        </w:trPr>
        <w:tc>
          <w:tcPr>
            <w:tcW w:w="2825" w:type="dxa"/>
            <w:shd w:val="clear" w:color="000000" w:fill="F2F2F2"/>
            <w:vAlign w:val="center"/>
            <w:hideMark/>
          </w:tcPr>
          <w:p w14:paraId="43C9FD7F"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370ECEF3"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1596</w:t>
            </w:r>
          </w:p>
        </w:tc>
        <w:tc>
          <w:tcPr>
            <w:tcW w:w="1985" w:type="dxa"/>
            <w:shd w:val="clear" w:color="000000" w:fill="F2F2F2"/>
            <w:vAlign w:val="center"/>
            <w:hideMark/>
          </w:tcPr>
          <w:p w14:paraId="4E2603A3"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1851</w:t>
            </w:r>
          </w:p>
        </w:tc>
        <w:tc>
          <w:tcPr>
            <w:tcW w:w="1842" w:type="dxa"/>
            <w:shd w:val="clear" w:color="000000" w:fill="F2F2F2"/>
            <w:vAlign w:val="center"/>
            <w:hideMark/>
          </w:tcPr>
          <w:p w14:paraId="2366695F"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4534</w:t>
            </w:r>
          </w:p>
        </w:tc>
        <w:tc>
          <w:tcPr>
            <w:tcW w:w="1843" w:type="dxa"/>
            <w:shd w:val="clear" w:color="000000" w:fill="F2F2F2"/>
            <w:vAlign w:val="center"/>
            <w:hideMark/>
          </w:tcPr>
          <w:p w14:paraId="2AE51D3B"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4264</w:t>
            </w:r>
          </w:p>
        </w:tc>
      </w:tr>
      <w:tr w:rsidR="00C33313" w:rsidRPr="00DB7239" w14:paraId="54715469" w14:textId="77777777" w:rsidTr="001471C7">
        <w:trPr>
          <w:trHeight w:val="270"/>
        </w:trPr>
        <w:tc>
          <w:tcPr>
            <w:tcW w:w="2825" w:type="dxa"/>
            <w:shd w:val="clear" w:color="000000" w:fill="F2F2F2"/>
            <w:vAlign w:val="center"/>
            <w:hideMark/>
          </w:tcPr>
          <w:p w14:paraId="2035507E"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385DC2D9"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|fx_low + 4*fy_low|</w:t>
            </w:r>
          </w:p>
        </w:tc>
        <w:tc>
          <w:tcPr>
            <w:tcW w:w="1985" w:type="dxa"/>
            <w:shd w:val="clear" w:color="000000" w:fill="F2F2F2"/>
            <w:vAlign w:val="center"/>
            <w:hideMark/>
          </w:tcPr>
          <w:p w14:paraId="0008C6D8"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|fx_high + 4*fy_high|</w:t>
            </w:r>
          </w:p>
        </w:tc>
        <w:tc>
          <w:tcPr>
            <w:tcW w:w="1842" w:type="dxa"/>
            <w:shd w:val="clear" w:color="000000" w:fill="F2F2F2"/>
            <w:vAlign w:val="center"/>
            <w:hideMark/>
          </w:tcPr>
          <w:p w14:paraId="6BC0EEEF"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|fy_low + 4*fx_low|</w:t>
            </w:r>
          </w:p>
        </w:tc>
        <w:tc>
          <w:tcPr>
            <w:tcW w:w="1843" w:type="dxa"/>
            <w:shd w:val="clear" w:color="000000" w:fill="F2F2F2"/>
            <w:vAlign w:val="center"/>
            <w:hideMark/>
          </w:tcPr>
          <w:p w14:paraId="639B35F1"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|fy_high + 4*fx_high|</w:t>
            </w:r>
          </w:p>
        </w:tc>
      </w:tr>
      <w:tr w:rsidR="00C33313" w:rsidRPr="00DB7239" w14:paraId="34FA63BA" w14:textId="77777777" w:rsidTr="001471C7">
        <w:trPr>
          <w:trHeight w:val="270"/>
        </w:trPr>
        <w:tc>
          <w:tcPr>
            <w:tcW w:w="2825" w:type="dxa"/>
            <w:shd w:val="clear" w:color="000000" w:fill="F2F2F2"/>
            <w:vAlign w:val="center"/>
            <w:hideMark/>
          </w:tcPr>
          <w:p w14:paraId="1AC035A2"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5AD65A7F"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4732</w:t>
            </w:r>
          </w:p>
        </w:tc>
        <w:tc>
          <w:tcPr>
            <w:tcW w:w="1985" w:type="dxa"/>
            <w:shd w:val="clear" w:color="000000" w:fill="F2F2F2"/>
            <w:vAlign w:val="center"/>
            <w:hideMark/>
          </w:tcPr>
          <w:p w14:paraId="6C5AA163"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4972</w:t>
            </w:r>
          </w:p>
        </w:tc>
        <w:tc>
          <w:tcPr>
            <w:tcW w:w="1842" w:type="dxa"/>
            <w:shd w:val="clear" w:color="000000" w:fill="F2F2F2"/>
            <w:vAlign w:val="center"/>
            <w:hideMark/>
          </w:tcPr>
          <w:p w14:paraId="6BEE3857"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8383</w:t>
            </w:r>
          </w:p>
        </w:tc>
        <w:tc>
          <w:tcPr>
            <w:tcW w:w="1843" w:type="dxa"/>
            <w:shd w:val="clear" w:color="000000" w:fill="F2F2F2"/>
            <w:vAlign w:val="center"/>
            <w:hideMark/>
          </w:tcPr>
          <w:p w14:paraId="2CF458AB"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8668</w:t>
            </w:r>
          </w:p>
        </w:tc>
      </w:tr>
      <w:tr w:rsidR="00C33313" w:rsidRPr="00DB7239" w14:paraId="38476BED" w14:textId="77777777" w:rsidTr="001471C7">
        <w:trPr>
          <w:trHeight w:val="270"/>
        </w:trPr>
        <w:tc>
          <w:tcPr>
            <w:tcW w:w="2825" w:type="dxa"/>
            <w:shd w:val="clear" w:color="000000" w:fill="F2F2F2"/>
            <w:vAlign w:val="center"/>
            <w:hideMark/>
          </w:tcPr>
          <w:p w14:paraId="04D0949D"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50E20DCC"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|2*fx_low + 3*fy_low|</w:t>
            </w:r>
          </w:p>
        </w:tc>
        <w:tc>
          <w:tcPr>
            <w:tcW w:w="1985" w:type="dxa"/>
            <w:shd w:val="clear" w:color="000000" w:fill="F2F2F2"/>
            <w:vAlign w:val="center"/>
            <w:hideMark/>
          </w:tcPr>
          <w:p w14:paraId="0B381EE2"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|2*fx_high + 3*fy_high|</w:t>
            </w:r>
          </w:p>
        </w:tc>
        <w:tc>
          <w:tcPr>
            <w:tcW w:w="1842" w:type="dxa"/>
            <w:shd w:val="clear" w:color="000000" w:fill="F2F2F2"/>
            <w:vAlign w:val="center"/>
            <w:hideMark/>
          </w:tcPr>
          <w:p w14:paraId="03057A6E"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|2*fy_low + 3*fx_low|</w:t>
            </w:r>
          </w:p>
        </w:tc>
        <w:tc>
          <w:tcPr>
            <w:tcW w:w="1843" w:type="dxa"/>
            <w:shd w:val="clear" w:color="000000" w:fill="F2F2F2"/>
            <w:vAlign w:val="center"/>
            <w:hideMark/>
          </w:tcPr>
          <w:p w14:paraId="04367587"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|2*fy_high + 3*fx_high|</w:t>
            </w:r>
          </w:p>
        </w:tc>
      </w:tr>
      <w:tr w:rsidR="00C33313" w:rsidRPr="00DB7239" w14:paraId="14BCD7B7" w14:textId="77777777" w:rsidTr="001471C7">
        <w:trPr>
          <w:trHeight w:val="270"/>
        </w:trPr>
        <w:tc>
          <w:tcPr>
            <w:tcW w:w="2825" w:type="dxa"/>
            <w:shd w:val="clear" w:color="000000" w:fill="F2F2F2"/>
            <w:vAlign w:val="center"/>
            <w:hideMark/>
          </w:tcPr>
          <w:p w14:paraId="27043031"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66B98ED5" w14:textId="77777777" w:rsidR="00C33313" w:rsidRPr="000E21BB" w:rsidRDefault="00C33313" w:rsidP="001471C7">
            <w:pPr>
              <w:spacing w:after="0"/>
              <w:jc w:val="center"/>
              <w:rPr>
                <w:rFonts w:ascii="Arial" w:hAnsi="Arial" w:cs="Arial"/>
                <w:color w:val="000000"/>
                <w:sz w:val="16"/>
                <w:szCs w:val="16"/>
                <w:highlight w:val="yellow"/>
              </w:rPr>
            </w:pPr>
            <w:r w:rsidRPr="000E21BB">
              <w:rPr>
                <w:rFonts w:ascii="Arial" w:hAnsi="Arial" w:cs="Arial"/>
                <w:color w:val="000000"/>
                <w:sz w:val="16"/>
                <w:szCs w:val="16"/>
                <w:highlight w:val="yellow"/>
              </w:rPr>
              <w:t>5949</w:t>
            </w:r>
          </w:p>
        </w:tc>
        <w:tc>
          <w:tcPr>
            <w:tcW w:w="1985" w:type="dxa"/>
            <w:shd w:val="clear" w:color="000000" w:fill="F2F2F2"/>
            <w:vAlign w:val="center"/>
            <w:hideMark/>
          </w:tcPr>
          <w:p w14:paraId="77A962B5" w14:textId="77777777" w:rsidR="00C33313" w:rsidRPr="000E21BB" w:rsidRDefault="00C33313" w:rsidP="001471C7">
            <w:pPr>
              <w:spacing w:after="0"/>
              <w:jc w:val="center"/>
              <w:rPr>
                <w:rFonts w:ascii="Arial" w:hAnsi="Arial" w:cs="Arial"/>
                <w:color w:val="000000"/>
                <w:sz w:val="16"/>
                <w:szCs w:val="16"/>
                <w:highlight w:val="yellow"/>
              </w:rPr>
            </w:pPr>
            <w:r w:rsidRPr="000E21BB">
              <w:rPr>
                <w:rFonts w:ascii="Arial" w:hAnsi="Arial" w:cs="Arial"/>
                <w:color w:val="000000"/>
                <w:sz w:val="16"/>
                <w:szCs w:val="16"/>
                <w:highlight w:val="yellow"/>
              </w:rPr>
              <w:t>6204</w:t>
            </w:r>
          </w:p>
        </w:tc>
        <w:tc>
          <w:tcPr>
            <w:tcW w:w="1842" w:type="dxa"/>
            <w:shd w:val="clear" w:color="000000" w:fill="F2F2F2"/>
            <w:vAlign w:val="center"/>
            <w:hideMark/>
          </w:tcPr>
          <w:p w14:paraId="383CB815"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7166</w:t>
            </w:r>
          </w:p>
        </w:tc>
        <w:tc>
          <w:tcPr>
            <w:tcW w:w="1843" w:type="dxa"/>
            <w:shd w:val="clear" w:color="000000" w:fill="F2F2F2"/>
            <w:vAlign w:val="center"/>
            <w:hideMark/>
          </w:tcPr>
          <w:p w14:paraId="0C6EE110"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7436</w:t>
            </w:r>
          </w:p>
        </w:tc>
      </w:tr>
    </w:tbl>
    <w:p w14:paraId="2BAC4419" w14:textId="77777777" w:rsidR="00C33313" w:rsidRPr="0073594C" w:rsidRDefault="00C33313" w:rsidP="00C33313">
      <w:pPr>
        <w:rPr>
          <w:lang w:eastAsia="ko-KR"/>
        </w:rPr>
      </w:pPr>
    </w:p>
    <w:p w14:paraId="0ABD4AE7" w14:textId="590EFC79" w:rsidR="00C33313" w:rsidRPr="0073594C" w:rsidRDefault="00C33313" w:rsidP="00C33313">
      <w:pPr>
        <w:jc w:val="center"/>
        <w:rPr>
          <w:lang w:eastAsia="zh-CN"/>
        </w:rPr>
      </w:pPr>
      <w:r w:rsidRPr="0073594C">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54</w:t>
      </w:r>
      <w:r w:rsidRPr="0073594C">
        <w:rPr>
          <w:rFonts w:ascii="Arial" w:hAnsi="Arial" w:cs="Arial"/>
          <w:b/>
          <w:bCs/>
          <w:lang w:val="en-US" w:eastAsia="zh-CN"/>
        </w:rPr>
        <w:t>.2</w:t>
      </w:r>
      <w:r w:rsidRPr="0073594C">
        <w:rPr>
          <w:rFonts w:ascii="Arial" w:hAnsi="Arial" w:cs="Arial"/>
          <w:b/>
          <w:bCs/>
          <w:lang w:val="en-US"/>
        </w:rPr>
        <w:t>.</w:t>
      </w:r>
      <w:r>
        <w:rPr>
          <w:rFonts w:ascii="Arial" w:hAnsi="Arial" w:cs="Arial"/>
          <w:b/>
          <w:bCs/>
          <w:lang w:val="en-US"/>
        </w:rPr>
        <w:t>1</w:t>
      </w:r>
      <w:r w:rsidRPr="0073594C">
        <w:rPr>
          <w:rFonts w:ascii="Arial" w:hAnsi="Arial" w:cs="Arial"/>
          <w:b/>
          <w:bCs/>
          <w:lang w:val="en-US"/>
        </w:rPr>
        <w:t xml:space="preserve">-2: Band </w:t>
      </w:r>
      <w:r w:rsidRPr="0073594C">
        <w:rPr>
          <w:rFonts w:ascii="Arial" w:hAnsi="Arial" w:cs="Arial"/>
          <w:b/>
          <w:bCs/>
          <w:lang w:val="en-US" w:eastAsia="zh-CN"/>
        </w:rPr>
        <w:t>n</w:t>
      </w:r>
      <w:r>
        <w:rPr>
          <w:rFonts w:ascii="Arial" w:hAnsi="Arial" w:cs="Arial"/>
          <w:b/>
          <w:bCs/>
          <w:lang w:val="en-US" w:eastAsia="zh-CN"/>
        </w:rPr>
        <w:t>1</w:t>
      </w:r>
      <w:r w:rsidRPr="0073594C">
        <w:rPr>
          <w:rFonts w:ascii="Arial" w:hAnsi="Arial" w:cs="Arial"/>
          <w:b/>
          <w:bCs/>
          <w:lang w:val="en-US"/>
        </w:rPr>
        <w:t xml:space="preserve"> and Band </w:t>
      </w:r>
      <w:r w:rsidRPr="0073594C">
        <w:rPr>
          <w:rFonts w:ascii="Arial" w:hAnsi="Arial" w:cs="Arial"/>
          <w:b/>
          <w:bCs/>
          <w:lang w:val="en-US" w:eastAsia="zh-CN"/>
        </w:rPr>
        <w:t>n</w:t>
      </w:r>
      <w:r>
        <w:rPr>
          <w:rFonts w:ascii="Arial" w:hAnsi="Arial" w:cs="Arial"/>
          <w:b/>
          <w:bCs/>
          <w:lang w:val="en-US" w:eastAsia="zh-CN"/>
        </w:rPr>
        <w:t>102</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harmonics and IMD products</w:t>
      </w:r>
    </w:p>
    <w:tbl>
      <w:tblPr>
        <w:tblW w:w="103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825"/>
        <w:gridCol w:w="1843"/>
        <w:gridCol w:w="1985"/>
        <w:gridCol w:w="1842"/>
        <w:gridCol w:w="1843"/>
      </w:tblGrid>
      <w:tr w:rsidR="00C33313" w:rsidRPr="00DB7239" w14:paraId="123B0720" w14:textId="77777777" w:rsidTr="001471C7">
        <w:trPr>
          <w:trHeight w:val="270"/>
        </w:trPr>
        <w:tc>
          <w:tcPr>
            <w:tcW w:w="2825" w:type="dxa"/>
            <w:shd w:val="clear" w:color="auto" w:fill="auto"/>
            <w:vAlign w:val="center"/>
            <w:hideMark/>
          </w:tcPr>
          <w:p w14:paraId="1AEF2EE7" w14:textId="77777777" w:rsidR="00C33313" w:rsidRPr="00DB7239" w:rsidRDefault="00C33313" w:rsidP="001471C7">
            <w:pPr>
              <w:spacing w:after="0"/>
              <w:jc w:val="center"/>
              <w:rPr>
                <w:rFonts w:ascii="Arial" w:hAnsi="Arial" w:cs="Arial"/>
                <w:b/>
                <w:bCs/>
                <w:color w:val="000000"/>
                <w:sz w:val="18"/>
                <w:szCs w:val="18"/>
              </w:rPr>
            </w:pPr>
            <w:r w:rsidRPr="00DB7239">
              <w:rPr>
                <w:rFonts w:ascii="Arial" w:hAnsi="Arial" w:cs="Arial"/>
                <w:b/>
                <w:bCs/>
                <w:color w:val="000000"/>
                <w:sz w:val="18"/>
                <w:szCs w:val="18"/>
              </w:rPr>
              <w:t>UE UL carriers</w:t>
            </w:r>
          </w:p>
        </w:tc>
        <w:tc>
          <w:tcPr>
            <w:tcW w:w="1843" w:type="dxa"/>
            <w:shd w:val="clear" w:color="auto" w:fill="auto"/>
            <w:vAlign w:val="center"/>
            <w:hideMark/>
          </w:tcPr>
          <w:p w14:paraId="64E7031F" w14:textId="77777777" w:rsidR="00C33313" w:rsidRPr="00DB7239" w:rsidRDefault="00C33313" w:rsidP="001471C7">
            <w:pPr>
              <w:spacing w:after="0"/>
              <w:jc w:val="center"/>
              <w:rPr>
                <w:rFonts w:ascii="Arial" w:hAnsi="Arial" w:cs="Arial"/>
                <w:b/>
                <w:bCs/>
                <w:color w:val="000000"/>
                <w:sz w:val="18"/>
                <w:szCs w:val="18"/>
              </w:rPr>
            </w:pPr>
            <w:r w:rsidRPr="00DB7239">
              <w:rPr>
                <w:rFonts w:ascii="Arial" w:hAnsi="Arial" w:cs="Arial"/>
                <w:b/>
                <w:bCs/>
                <w:color w:val="000000"/>
                <w:sz w:val="18"/>
                <w:szCs w:val="18"/>
              </w:rPr>
              <w:t>fx_low</w:t>
            </w:r>
          </w:p>
        </w:tc>
        <w:tc>
          <w:tcPr>
            <w:tcW w:w="1985" w:type="dxa"/>
            <w:shd w:val="clear" w:color="auto" w:fill="auto"/>
            <w:vAlign w:val="center"/>
            <w:hideMark/>
          </w:tcPr>
          <w:p w14:paraId="0D6FA6BD" w14:textId="77777777" w:rsidR="00C33313" w:rsidRPr="00DB7239" w:rsidRDefault="00C33313" w:rsidP="001471C7">
            <w:pPr>
              <w:spacing w:after="0"/>
              <w:jc w:val="center"/>
              <w:rPr>
                <w:rFonts w:ascii="Arial" w:hAnsi="Arial" w:cs="Arial"/>
                <w:b/>
                <w:bCs/>
                <w:color w:val="000000"/>
                <w:sz w:val="18"/>
                <w:szCs w:val="18"/>
              </w:rPr>
            </w:pPr>
            <w:r w:rsidRPr="00DB7239">
              <w:rPr>
                <w:rFonts w:ascii="Arial" w:hAnsi="Arial" w:cs="Arial"/>
                <w:b/>
                <w:bCs/>
                <w:color w:val="000000"/>
                <w:sz w:val="18"/>
                <w:szCs w:val="18"/>
              </w:rPr>
              <w:t>fx_high</w:t>
            </w:r>
          </w:p>
        </w:tc>
        <w:tc>
          <w:tcPr>
            <w:tcW w:w="1842" w:type="dxa"/>
            <w:shd w:val="clear" w:color="auto" w:fill="auto"/>
            <w:vAlign w:val="center"/>
            <w:hideMark/>
          </w:tcPr>
          <w:p w14:paraId="0F5C5869" w14:textId="77777777" w:rsidR="00C33313" w:rsidRPr="00DB7239" w:rsidRDefault="00C33313" w:rsidP="001471C7">
            <w:pPr>
              <w:spacing w:after="0"/>
              <w:jc w:val="center"/>
              <w:rPr>
                <w:rFonts w:ascii="Arial" w:hAnsi="Arial" w:cs="Arial"/>
                <w:b/>
                <w:bCs/>
                <w:color w:val="000000"/>
                <w:sz w:val="18"/>
                <w:szCs w:val="18"/>
              </w:rPr>
            </w:pPr>
            <w:r w:rsidRPr="00DB7239">
              <w:rPr>
                <w:rFonts w:ascii="Arial" w:hAnsi="Arial" w:cs="Arial"/>
                <w:b/>
                <w:bCs/>
                <w:color w:val="000000"/>
                <w:sz w:val="18"/>
                <w:szCs w:val="18"/>
              </w:rPr>
              <w:t>fy_low</w:t>
            </w:r>
          </w:p>
        </w:tc>
        <w:tc>
          <w:tcPr>
            <w:tcW w:w="1843" w:type="dxa"/>
            <w:shd w:val="clear" w:color="auto" w:fill="auto"/>
            <w:vAlign w:val="center"/>
            <w:hideMark/>
          </w:tcPr>
          <w:p w14:paraId="64B86D03" w14:textId="77777777" w:rsidR="00C33313" w:rsidRPr="00DB7239" w:rsidRDefault="00C33313" w:rsidP="001471C7">
            <w:pPr>
              <w:spacing w:after="0"/>
              <w:jc w:val="center"/>
              <w:rPr>
                <w:rFonts w:ascii="Arial" w:hAnsi="Arial" w:cs="Arial"/>
                <w:b/>
                <w:bCs/>
                <w:color w:val="000000"/>
                <w:sz w:val="18"/>
                <w:szCs w:val="18"/>
              </w:rPr>
            </w:pPr>
            <w:r w:rsidRPr="00DB7239">
              <w:rPr>
                <w:rFonts w:ascii="Arial" w:hAnsi="Arial" w:cs="Arial"/>
                <w:b/>
                <w:bCs/>
                <w:color w:val="000000"/>
                <w:sz w:val="18"/>
                <w:szCs w:val="18"/>
              </w:rPr>
              <w:t>fy_high</w:t>
            </w:r>
          </w:p>
        </w:tc>
      </w:tr>
      <w:tr w:rsidR="00C33313" w:rsidRPr="00DB7239" w14:paraId="67F360E9" w14:textId="77777777" w:rsidTr="001471C7">
        <w:trPr>
          <w:trHeight w:val="270"/>
        </w:trPr>
        <w:tc>
          <w:tcPr>
            <w:tcW w:w="2825" w:type="dxa"/>
            <w:shd w:val="clear" w:color="000000" w:fill="F2F2F2"/>
            <w:vAlign w:val="center"/>
            <w:hideMark/>
          </w:tcPr>
          <w:p w14:paraId="7D8D13D7"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UL Frequency [MHz]</w:t>
            </w:r>
          </w:p>
        </w:tc>
        <w:tc>
          <w:tcPr>
            <w:tcW w:w="1843" w:type="dxa"/>
            <w:shd w:val="clear" w:color="000000" w:fill="F2F2F2"/>
            <w:vAlign w:val="center"/>
            <w:hideMark/>
          </w:tcPr>
          <w:p w14:paraId="283F084E"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1920</w:t>
            </w:r>
          </w:p>
        </w:tc>
        <w:tc>
          <w:tcPr>
            <w:tcW w:w="1985" w:type="dxa"/>
            <w:shd w:val="clear" w:color="000000" w:fill="F2F2F2"/>
            <w:vAlign w:val="center"/>
            <w:hideMark/>
          </w:tcPr>
          <w:p w14:paraId="152E7314"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1980</w:t>
            </w:r>
          </w:p>
        </w:tc>
        <w:tc>
          <w:tcPr>
            <w:tcW w:w="1842" w:type="dxa"/>
            <w:shd w:val="clear" w:color="000000" w:fill="F2F2F2"/>
            <w:vAlign w:val="center"/>
            <w:hideMark/>
          </w:tcPr>
          <w:p w14:paraId="32017878"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5925</w:t>
            </w:r>
          </w:p>
        </w:tc>
        <w:tc>
          <w:tcPr>
            <w:tcW w:w="1843" w:type="dxa"/>
            <w:shd w:val="clear" w:color="000000" w:fill="F2F2F2"/>
            <w:vAlign w:val="center"/>
            <w:hideMark/>
          </w:tcPr>
          <w:p w14:paraId="7D7761E4"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6425</w:t>
            </w:r>
          </w:p>
        </w:tc>
      </w:tr>
      <w:tr w:rsidR="00C33313" w:rsidRPr="00DB7239" w14:paraId="5EE6AED7" w14:textId="77777777" w:rsidTr="001471C7">
        <w:trPr>
          <w:trHeight w:val="270"/>
        </w:trPr>
        <w:tc>
          <w:tcPr>
            <w:tcW w:w="2825" w:type="dxa"/>
            <w:shd w:val="clear" w:color="000000" w:fill="F2F2F2"/>
            <w:vAlign w:val="center"/>
            <w:hideMark/>
          </w:tcPr>
          <w:p w14:paraId="7ED9B8DC"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DL Frequency [MHz]</w:t>
            </w:r>
          </w:p>
        </w:tc>
        <w:tc>
          <w:tcPr>
            <w:tcW w:w="1843" w:type="dxa"/>
            <w:shd w:val="clear" w:color="000000" w:fill="F2F2F2"/>
            <w:vAlign w:val="center"/>
            <w:hideMark/>
          </w:tcPr>
          <w:p w14:paraId="0195D78C"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2110</w:t>
            </w:r>
          </w:p>
        </w:tc>
        <w:tc>
          <w:tcPr>
            <w:tcW w:w="1985" w:type="dxa"/>
            <w:shd w:val="clear" w:color="000000" w:fill="F2F2F2"/>
            <w:vAlign w:val="center"/>
            <w:hideMark/>
          </w:tcPr>
          <w:p w14:paraId="6C7AC0A4"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2170</w:t>
            </w:r>
          </w:p>
        </w:tc>
        <w:tc>
          <w:tcPr>
            <w:tcW w:w="1842" w:type="dxa"/>
            <w:shd w:val="clear" w:color="000000" w:fill="F2F2F2"/>
            <w:vAlign w:val="center"/>
            <w:hideMark/>
          </w:tcPr>
          <w:p w14:paraId="3C3D48EB"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5925</w:t>
            </w:r>
          </w:p>
        </w:tc>
        <w:tc>
          <w:tcPr>
            <w:tcW w:w="1843" w:type="dxa"/>
            <w:shd w:val="clear" w:color="000000" w:fill="F2F2F2"/>
            <w:vAlign w:val="center"/>
            <w:hideMark/>
          </w:tcPr>
          <w:p w14:paraId="16232F9F"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6425</w:t>
            </w:r>
          </w:p>
        </w:tc>
      </w:tr>
      <w:tr w:rsidR="00C33313" w:rsidRPr="00DB7239" w14:paraId="42A512AE" w14:textId="77777777" w:rsidTr="001471C7">
        <w:trPr>
          <w:trHeight w:val="270"/>
        </w:trPr>
        <w:tc>
          <w:tcPr>
            <w:tcW w:w="2825" w:type="dxa"/>
            <w:shd w:val="clear" w:color="auto" w:fill="auto"/>
            <w:vAlign w:val="center"/>
            <w:hideMark/>
          </w:tcPr>
          <w:p w14:paraId="52CE6444"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2nd order IMD products</w:t>
            </w:r>
          </w:p>
        </w:tc>
        <w:tc>
          <w:tcPr>
            <w:tcW w:w="1843" w:type="dxa"/>
            <w:shd w:val="clear" w:color="auto" w:fill="auto"/>
            <w:vAlign w:val="center"/>
            <w:hideMark/>
          </w:tcPr>
          <w:p w14:paraId="52E96FB3"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|fy_low – fx_high|</w:t>
            </w:r>
          </w:p>
        </w:tc>
        <w:tc>
          <w:tcPr>
            <w:tcW w:w="1985" w:type="dxa"/>
            <w:shd w:val="clear" w:color="auto" w:fill="auto"/>
            <w:vAlign w:val="center"/>
            <w:hideMark/>
          </w:tcPr>
          <w:p w14:paraId="606F0E8D"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|fy_high – fx_low|</w:t>
            </w:r>
          </w:p>
        </w:tc>
        <w:tc>
          <w:tcPr>
            <w:tcW w:w="1842" w:type="dxa"/>
            <w:shd w:val="clear" w:color="auto" w:fill="auto"/>
            <w:vAlign w:val="center"/>
            <w:hideMark/>
          </w:tcPr>
          <w:p w14:paraId="1F8E1FFA"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|fy_low + fx_low|</w:t>
            </w:r>
          </w:p>
        </w:tc>
        <w:tc>
          <w:tcPr>
            <w:tcW w:w="1843" w:type="dxa"/>
            <w:shd w:val="clear" w:color="auto" w:fill="auto"/>
            <w:vAlign w:val="center"/>
            <w:hideMark/>
          </w:tcPr>
          <w:p w14:paraId="2A6D6AC0"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|fy_high + fx_high|</w:t>
            </w:r>
          </w:p>
        </w:tc>
      </w:tr>
      <w:tr w:rsidR="00C33313" w:rsidRPr="00DB7239" w14:paraId="738FA154" w14:textId="77777777" w:rsidTr="001471C7">
        <w:trPr>
          <w:trHeight w:val="270"/>
        </w:trPr>
        <w:tc>
          <w:tcPr>
            <w:tcW w:w="2825" w:type="dxa"/>
            <w:shd w:val="clear" w:color="auto" w:fill="auto"/>
            <w:vAlign w:val="center"/>
            <w:hideMark/>
          </w:tcPr>
          <w:p w14:paraId="51CA6943"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5D351730"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3945</w:t>
            </w:r>
          </w:p>
        </w:tc>
        <w:tc>
          <w:tcPr>
            <w:tcW w:w="1985" w:type="dxa"/>
            <w:shd w:val="clear" w:color="auto" w:fill="auto"/>
            <w:vAlign w:val="center"/>
            <w:hideMark/>
          </w:tcPr>
          <w:p w14:paraId="58C78333"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4505</w:t>
            </w:r>
          </w:p>
        </w:tc>
        <w:tc>
          <w:tcPr>
            <w:tcW w:w="1842" w:type="dxa"/>
            <w:shd w:val="clear" w:color="auto" w:fill="auto"/>
            <w:vAlign w:val="center"/>
            <w:hideMark/>
          </w:tcPr>
          <w:p w14:paraId="7901118B"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7845</w:t>
            </w:r>
          </w:p>
        </w:tc>
        <w:tc>
          <w:tcPr>
            <w:tcW w:w="1843" w:type="dxa"/>
            <w:shd w:val="clear" w:color="auto" w:fill="auto"/>
            <w:vAlign w:val="center"/>
            <w:hideMark/>
          </w:tcPr>
          <w:p w14:paraId="390AEF6B"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8405</w:t>
            </w:r>
          </w:p>
        </w:tc>
      </w:tr>
      <w:tr w:rsidR="00C33313" w:rsidRPr="00DB7239" w14:paraId="6F432BBE" w14:textId="77777777" w:rsidTr="001471C7">
        <w:trPr>
          <w:trHeight w:val="270"/>
        </w:trPr>
        <w:tc>
          <w:tcPr>
            <w:tcW w:w="2825" w:type="dxa"/>
            <w:shd w:val="clear" w:color="000000" w:fill="F2F2F2"/>
            <w:vAlign w:val="center"/>
            <w:hideMark/>
          </w:tcPr>
          <w:p w14:paraId="682CFBF7"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3rd order IMD products</w:t>
            </w:r>
          </w:p>
        </w:tc>
        <w:tc>
          <w:tcPr>
            <w:tcW w:w="1843" w:type="dxa"/>
            <w:shd w:val="clear" w:color="000000" w:fill="F2F2F2"/>
            <w:vAlign w:val="center"/>
            <w:hideMark/>
          </w:tcPr>
          <w:p w14:paraId="20CB14AA"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|2*fx_low – fy_high|</w:t>
            </w:r>
          </w:p>
        </w:tc>
        <w:tc>
          <w:tcPr>
            <w:tcW w:w="1985" w:type="dxa"/>
            <w:shd w:val="clear" w:color="000000" w:fill="F2F2F2"/>
            <w:vAlign w:val="center"/>
            <w:hideMark/>
          </w:tcPr>
          <w:p w14:paraId="29E480BF"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|2*fx_high – fy_low|</w:t>
            </w:r>
          </w:p>
        </w:tc>
        <w:tc>
          <w:tcPr>
            <w:tcW w:w="1842" w:type="dxa"/>
            <w:shd w:val="clear" w:color="000000" w:fill="F2F2F2"/>
            <w:vAlign w:val="center"/>
            <w:hideMark/>
          </w:tcPr>
          <w:p w14:paraId="3E2BE1B3"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|2*fy_low – fx_high|</w:t>
            </w:r>
          </w:p>
        </w:tc>
        <w:tc>
          <w:tcPr>
            <w:tcW w:w="1843" w:type="dxa"/>
            <w:shd w:val="clear" w:color="000000" w:fill="F2F2F2"/>
            <w:vAlign w:val="center"/>
            <w:hideMark/>
          </w:tcPr>
          <w:p w14:paraId="347E605A"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|2*fy_high – fx_low|</w:t>
            </w:r>
          </w:p>
        </w:tc>
      </w:tr>
      <w:tr w:rsidR="00C33313" w:rsidRPr="00DB7239" w14:paraId="7BC19452" w14:textId="77777777" w:rsidTr="001471C7">
        <w:trPr>
          <w:trHeight w:val="270"/>
        </w:trPr>
        <w:tc>
          <w:tcPr>
            <w:tcW w:w="2825" w:type="dxa"/>
            <w:shd w:val="clear" w:color="000000" w:fill="F2F2F2"/>
            <w:vAlign w:val="center"/>
            <w:hideMark/>
          </w:tcPr>
          <w:p w14:paraId="7EF20A10"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2678F356"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2585</w:t>
            </w:r>
          </w:p>
        </w:tc>
        <w:tc>
          <w:tcPr>
            <w:tcW w:w="1985" w:type="dxa"/>
            <w:shd w:val="clear" w:color="000000" w:fill="F2F2F2"/>
            <w:vAlign w:val="center"/>
            <w:hideMark/>
          </w:tcPr>
          <w:p w14:paraId="091BF6E6"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1965</w:t>
            </w:r>
          </w:p>
        </w:tc>
        <w:tc>
          <w:tcPr>
            <w:tcW w:w="1842" w:type="dxa"/>
            <w:shd w:val="clear" w:color="000000" w:fill="F2F2F2"/>
            <w:vAlign w:val="center"/>
            <w:hideMark/>
          </w:tcPr>
          <w:p w14:paraId="10DB8211"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9870</w:t>
            </w:r>
          </w:p>
        </w:tc>
        <w:tc>
          <w:tcPr>
            <w:tcW w:w="1843" w:type="dxa"/>
            <w:shd w:val="clear" w:color="000000" w:fill="F2F2F2"/>
            <w:vAlign w:val="center"/>
            <w:hideMark/>
          </w:tcPr>
          <w:p w14:paraId="5019759B"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10930</w:t>
            </w:r>
          </w:p>
        </w:tc>
      </w:tr>
      <w:tr w:rsidR="00C33313" w:rsidRPr="00DB7239" w14:paraId="0C640EA1" w14:textId="77777777" w:rsidTr="001471C7">
        <w:trPr>
          <w:trHeight w:val="270"/>
        </w:trPr>
        <w:tc>
          <w:tcPr>
            <w:tcW w:w="2825" w:type="dxa"/>
            <w:shd w:val="clear" w:color="000000" w:fill="F2F2F2"/>
            <w:vAlign w:val="center"/>
            <w:hideMark/>
          </w:tcPr>
          <w:p w14:paraId="4C6405E6"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3rd order IMD products</w:t>
            </w:r>
          </w:p>
        </w:tc>
        <w:tc>
          <w:tcPr>
            <w:tcW w:w="1843" w:type="dxa"/>
            <w:shd w:val="clear" w:color="000000" w:fill="F2F2F2"/>
            <w:vAlign w:val="center"/>
            <w:hideMark/>
          </w:tcPr>
          <w:p w14:paraId="344328FD"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|2*fx_low + fy_low|</w:t>
            </w:r>
          </w:p>
        </w:tc>
        <w:tc>
          <w:tcPr>
            <w:tcW w:w="1985" w:type="dxa"/>
            <w:shd w:val="clear" w:color="000000" w:fill="F2F2F2"/>
            <w:vAlign w:val="center"/>
            <w:hideMark/>
          </w:tcPr>
          <w:p w14:paraId="0F8842FC"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|2*fx_high + fy_high|</w:t>
            </w:r>
          </w:p>
        </w:tc>
        <w:tc>
          <w:tcPr>
            <w:tcW w:w="1842" w:type="dxa"/>
            <w:shd w:val="clear" w:color="000000" w:fill="F2F2F2"/>
            <w:vAlign w:val="center"/>
            <w:hideMark/>
          </w:tcPr>
          <w:p w14:paraId="797E858D"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|2*fy_low + fx_low|</w:t>
            </w:r>
          </w:p>
        </w:tc>
        <w:tc>
          <w:tcPr>
            <w:tcW w:w="1843" w:type="dxa"/>
            <w:shd w:val="clear" w:color="000000" w:fill="F2F2F2"/>
            <w:vAlign w:val="center"/>
            <w:hideMark/>
          </w:tcPr>
          <w:p w14:paraId="05D6616C"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|2*fy_high + fx_high|</w:t>
            </w:r>
          </w:p>
        </w:tc>
      </w:tr>
      <w:tr w:rsidR="00C33313" w:rsidRPr="00DB7239" w14:paraId="100397E7" w14:textId="77777777" w:rsidTr="001471C7">
        <w:trPr>
          <w:trHeight w:val="270"/>
        </w:trPr>
        <w:tc>
          <w:tcPr>
            <w:tcW w:w="2825" w:type="dxa"/>
            <w:shd w:val="clear" w:color="000000" w:fill="F2F2F2"/>
            <w:vAlign w:val="center"/>
            <w:hideMark/>
          </w:tcPr>
          <w:p w14:paraId="7591F846"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7BEE81B3"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9765</w:t>
            </w:r>
          </w:p>
        </w:tc>
        <w:tc>
          <w:tcPr>
            <w:tcW w:w="1985" w:type="dxa"/>
            <w:shd w:val="clear" w:color="000000" w:fill="F2F2F2"/>
            <w:vAlign w:val="center"/>
            <w:hideMark/>
          </w:tcPr>
          <w:p w14:paraId="07F29C01"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10385</w:t>
            </w:r>
          </w:p>
        </w:tc>
        <w:tc>
          <w:tcPr>
            <w:tcW w:w="1842" w:type="dxa"/>
            <w:shd w:val="clear" w:color="000000" w:fill="F2F2F2"/>
            <w:vAlign w:val="center"/>
            <w:hideMark/>
          </w:tcPr>
          <w:p w14:paraId="01577C1A"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13770</w:t>
            </w:r>
          </w:p>
        </w:tc>
        <w:tc>
          <w:tcPr>
            <w:tcW w:w="1843" w:type="dxa"/>
            <w:shd w:val="clear" w:color="000000" w:fill="F2F2F2"/>
            <w:vAlign w:val="center"/>
            <w:hideMark/>
          </w:tcPr>
          <w:p w14:paraId="1440AB98"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14830</w:t>
            </w:r>
          </w:p>
        </w:tc>
      </w:tr>
      <w:tr w:rsidR="00C33313" w:rsidRPr="00DB7239" w14:paraId="7ED93D5D" w14:textId="77777777" w:rsidTr="001471C7">
        <w:trPr>
          <w:trHeight w:val="270"/>
        </w:trPr>
        <w:tc>
          <w:tcPr>
            <w:tcW w:w="2825" w:type="dxa"/>
            <w:shd w:val="clear" w:color="auto" w:fill="auto"/>
            <w:vAlign w:val="center"/>
            <w:hideMark/>
          </w:tcPr>
          <w:p w14:paraId="74E721F0"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620DF267"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|3*fx_low –1* fy_high|</w:t>
            </w:r>
          </w:p>
        </w:tc>
        <w:tc>
          <w:tcPr>
            <w:tcW w:w="1985" w:type="dxa"/>
            <w:shd w:val="clear" w:color="auto" w:fill="auto"/>
            <w:vAlign w:val="center"/>
            <w:hideMark/>
          </w:tcPr>
          <w:p w14:paraId="4C19458A"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|3*fx_high – 1*fy_low|</w:t>
            </w:r>
          </w:p>
        </w:tc>
        <w:tc>
          <w:tcPr>
            <w:tcW w:w="1842" w:type="dxa"/>
            <w:shd w:val="clear" w:color="auto" w:fill="auto"/>
            <w:vAlign w:val="center"/>
            <w:hideMark/>
          </w:tcPr>
          <w:p w14:paraId="008D9D19"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|3*fy_low – 1*fx_high|</w:t>
            </w:r>
          </w:p>
        </w:tc>
        <w:tc>
          <w:tcPr>
            <w:tcW w:w="1843" w:type="dxa"/>
            <w:shd w:val="clear" w:color="auto" w:fill="auto"/>
            <w:vAlign w:val="center"/>
            <w:hideMark/>
          </w:tcPr>
          <w:p w14:paraId="53D07304"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|3*fy_high – 1*fx_low|</w:t>
            </w:r>
          </w:p>
        </w:tc>
      </w:tr>
      <w:tr w:rsidR="00C33313" w:rsidRPr="00DB7239" w14:paraId="086126AF" w14:textId="77777777" w:rsidTr="001471C7">
        <w:trPr>
          <w:trHeight w:val="270"/>
        </w:trPr>
        <w:tc>
          <w:tcPr>
            <w:tcW w:w="2825" w:type="dxa"/>
            <w:shd w:val="clear" w:color="auto" w:fill="auto"/>
            <w:vAlign w:val="center"/>
            <w:hideMark/>
          </w:tcPr>
          <w:p w14:paraId="6F140714"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6E60727D"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665</w:t>
            </w:r>
          </w:p>
        </w:tc>
        <w:tc>
          <w:tcPr>
            <w:tcW w:w="1985" w:type="dxa"/>
            <w:shd w:val="clear" w:color="auto" w:fill="auto"/>
            <w:vAlign w:val="center"/>
            <w:hideMark/>
          </w:tcPr>
          <w:p w14:paraId="051518BB"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15</w:t>
            </w:r>
          </w:p>
        </w:tc>
        <w:tc>
          <w:tcPr>
            <w:tcW w:w="1842" w:type="dxa"/>
            <w:shd w:val="clear" w:color="auto" w:fill="auto"/>
            <w:vAlign w:val="center"/>
            <w:hideMark/>
          </w:tcPr>
          <w:p w14:paraId="15626007"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15795</w:t>
            </w:r>
          </w:p>
        </w:tc>
        <w:tc>
          <w:tcPr>
            <w:tcW w:w="1843" w:type="dxa"/>
            <w:shd w:val="clear" w:color="auto" w:fill="auto"/>
            <w:vAlign w:val="center"/>
            <w:hideMark/>
          </w:tcPr>
          <w:p w14:paraId="7A0AB8D1"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17355</w:t>
            </w:r>
          </w:p>
        </w:tc>
      </w:tr>
      <w:tr w:rsidR="00C33313" w:rsidRPr="00DB7239" w14:paraId="495BB145" w14:textId="77777777" w:rsidTr="001471C7">
        <w:trPr>
          <w:trHeight w:val="270"/>
        </w:trPr>
        <w:tc>
          <w:tcPr>
            <w:tcW w:w="2825" w:type="dxa"/>
            <w:shd w:val="clear" w:color="auto" w:fill="auto"/>
            <w:vAlign w:val="center"/>
            <w:hideMark/>
          </w:tcPr>
          <w:p w14:paraId="1215CBB0"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6933D6AF"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|2*fx_low –2* fy_high|</w:t>
            </w:r>
          </w:p>
        </w:tc>
        <w:tc>
          <w:tcPr>
            <w:tcW w:w="1985" w:type="dxa"/>
            <w:shd w:val="clear" w:color="auto" w:fill="auto"/>
            <w:vAlign w:val="center"/>
            <w:hideMark/>
          </w:tcPr>
          <w:p w14:paraId="04BFD6D0"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|2*fx_high –2* fy_low|</w:t>
            </w:r>
          </w:p>
        </w:tc>
        <w:tc>
          <w:tcPr>
            <w:tcW w:w="1842" w:type="dxa"/>
            <w:shd w:val="clear" w:color="auto" w:fill="auto"/>
            <w:vAlign w:val="center"/>
            <w:hideMark/>
          </w:tcPr>
          <w:p w14:paraId="4EA097DE"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|2*fx_low +2* fy_low|</w:t>
            </w:r>
          </w:p>
        </w:tc>
        <w:tc>
          <w:tcPr>
            <w:tcW w:w="1843" w:type="dxa"/>
            <w:shd w:val="clear" w:color="auto" w:fill="auto"/>
            <w:vAlign w:val="center"/>
            <w:hideMark/>
          </w:tcPr>
          <w:p w14:paraId="01EF033B"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|2*fx_high +2* fy_high|</w:t>
            </w:r>
          </w:p>
        </w:tc>
      </w:tr>
      <w:tr w:rsidR="00C33313" w:rsidRPr="00DB7239" w14:paraId="15E04E19" w14:textId="77777777" w:rsidTr="001471C7">
        <w:trPr>
          <w:trHeight w:val="270"/>
        </w:trPr>
        <w:tc>
          <w:tcPr>
            <w:tcW w:w="2825" w:type="dxa"/>
            <w:shd w:val="clear" w:color="auto" w:fill="auto"/>
            <w:vAlign w:val="center"/>
            <w:hideMark/>
          </w:tcPr>
          <w:p w14:paraId="5DAC7ECE"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3D899468"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9010</w:t>
            </w:r>
          </w:p>
        </w:tc>
        <w:tc>
          <w:tcPr>
            <w:tcW w:w="1985" w:type="dxa"/>
            <w:shd w:val="clear" w:color="auto" w:fill="auto"/>
            <w:vAlign w:val="center"/>
            <w:hideMark/>
          </w:tcPr>
          <w:p w14:paraId="620F1F03"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7890</w:t>
            </w:r>
          </w:p>
        </w:tc>
        <w:tc>
          <w:tcPr>
            <w:tcW w:w="1842" w:type="dxa"/>
            <w:shd w:val="clear" w:color="auto" w:fill="auto"/>
            <w:vAlign w:val="center"/>
            <w:hideMark/>
          </w:tcPr>
          <w:p w14:paraId="7925AFFF"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15690</w:t>
            </w:r>
          </w:p>
        </w:tc>
        <w:tc>
          <w:tcPr>
            <w:tcW w:w="1843" w:type="dxa"/>
            <w:shd w:val="clear" w:color="auto" w:fill="auto"/>
            <w:vAlign w:val="center"/>
            <w:hideMark/>
          </w:tcPr>
          <w:p w14:paraId="35DDB7C8"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16810</w:t>
            </w:r>
          </w:p>
        </w:tc>
      </w:tr>
      <w:tr w:rsidR="00C33313" w:rsidRPr="00DB7239" w14:paraId="5D55AAC1" w14:textId="77777777" w:rsidTr="001471C7">
        <w:trPr>
          <w:trHeight w:val="270"/>
        </w:trPr>
        <w:tc>
          <w:tcPr>
            <w:tcW w:w="2825" w:type="dxa"/>
            <w:shd w:val="clear" w:color="auto" w:fill="auto"/>
            <w:vAlign w:val="center"/>
            <w:hideMark/>
          </w:tcPr>
          <w:p w14:paraId="5920D1C6"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5B1C77B6"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|3*fx_low +1* fy_low|</w:t>
            </w:r>
          </w:p>
        </w:tc>
        <w:tc>
          <w:tcPr>
            <w:tcW w:w="1985" w:type="dxa"/>
            <w:shd w:val="clear" w:color="auto" w:fill="auto"/>
            <w:vAlign w:val="center"/>
            <w:hideMark/>
          </w:tcPr>
          <w:p w14:paraId="6E2978B3"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|3*fx_high + 1*fy_high|</w:t>
            </w:r>
          </w:p>
        </w:tc>
        <w:tc>
          <w:tcPr>
            <w:tcW w:w="1842" w:type="dxa"/>
            <w:shd w:val="clear" w:color="auto" w:fill="auto"/>
            <w:vAlign w:val="center"/>
            <w:hideMark/>
          </w:tcPr>
          <w:p w14:paraId="48086755"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|3*fy_low + 1*fx_low|</w:t>
            </w:r>
          </w:p>
        </w:tc>
        <w:tc>
          <w:tcPr>
            <w:tcW w:w="1843" w:type="dxa"/>
            <w:shd w:val="clear" w:color="auto" w:fill="auto"/>
            <w:vAlign w:val="center"/>
            <w:hideMark/>
          </w:tcPr>
          <w:p w14:paraId="05710EE9"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|3*fy_high + 1*fx_high|</w:t>
            </w:r>
          </w:p>
        </w:tc>
      </w:tr>
      <w:tr w:rsidR="00C33313" w:rsidRPr="00DB7239" w14:paraId="1A89BBB6" w14:textId="77777777" w:rsidTr="001471C7">
        <w:trPr>
          <w:trHeight w:val="270"/>
        </w:trPr>
        <w:tc>
          <w:tcPr>
            <w:tcW w:w="2825" w:type="dxa"/>
            <w:shd w:val="clear" w:color="auto" w:fill="auto"/>
            <w:vAlign w:val="center"/>
            <w:hideMark/>
          </w:tcPr>
          <w:p w14:paraId="3A848B1A"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FFFFF"/>
            <w:vAlign w:val="center"/>
            <w:hideMark/>
          </w:tcPr>
          <w:p w14:paraId="09D927E2"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11685</w:t>
            </w:r>
          </w:p>
        </w:tc>
        <w:tc>
          <w:tcPr>
            <w:tcW w:w="1985" w:type="dxa"/>
            <w:shd w:val="clear" w:color="000000" w:fill="FFFFFF"/>
            <w:vAlign w:val="center"/>
            <w:hideMark/>
          </w:tcPr>
          <w:p w14:paraId="6ADBCEDC"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12365</w:t>
            </w:r>
          </w:p>
        </w:tc>
        <w:tc>
          <w:tcPr>
            <w:tcW w:w="1842" w:type="dxa"/>
            <w:shd w:val="clear" w:color="000000" w:fill="FFFFFF"/>
            <w:vAlign w:val="center"/>
            <w:hideMark/>
          </w:tcPr>
          <w:p w14:paraId="0D9BABE3"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19695</w:t>
            </w:r>
          </w:p>
        </w:tc>
        <w:tc>
          <w:tcPr>
            <w:tcW w:w="1843" w:type="dxa"/>
            <w:shd w:val="clear" w:color="000000" w:fill="FFFFFF"/>
            <w:vAlign w:val="center"/>
            <w:hideMark/>
          </w:tcPr>
          <w:p w14:paraId="281DCE8D"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21255</w:t>
            </w:r>
          </w:p>
        </w:tc>
      </w:tr>
      <w:tr w:rsidR="00C33313" w:rsidRPr="00DB7239" w14:paraId="02A1F0AF" w14:textId="77777777" w:rsidTr="001471C7">
        <w:trPr>
          <w:trHeight w:val="270"/>
        </w:trPr>
        <w:tc>
          <w:tcPr>
            <w:tcW w:w="2825" w:type="dxa"/>
            <w:shd w:val="clear" w:color="000000" w:fill="F2F2F2"/>
            <w:vAlign w:val="center"/>
            <w:hideMark/>
          </w:tcPr>
          <w:p w14:paraId="30F2E958"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71EE9F98"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|fx_low – 4*fy_high|</w:t>
            </w:r>
          </w:p>
        </w:tc>
        <w:tc>
          <w:tcPr>
            <w:tcW w:w="1985" w:type="dxa"/>
            <w:shd w:val="clear" w:color="000000" w:fill="F2F2F2"/>
            <w:vAlign w:val="center"/>
            <w:hideMark/>
          </w:tcPr>
          <w:p w14:paraId="6A6D871F"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|fx_high – 4*fy_low|</w:t>
            </w:r>
          </w:p>
        </w:tc>
        <w:tc>
          <w:tcPr>
            <w:tcW w:w="1842" w:type="dxa"/>
            <w:shd w:val="clear" w:color="000000" w:fill="F2F2F2"/>
            <w:vAlign w:val="center"/>
            <w:hideMark/>
          </w:tcPr>
          <w:p w14:paraId="06E5A8AD"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|fy_low – 4*fx_high|</w:t>
            </w:r>
          </w:p>
        </w:tc>
        <w:tc>
          <w:tcPr>
            <w:tcW w:w="1843" w:type="dxa"/>
            <w:shd w:val="clear" w:color="000000" w:fill="F2F2F2"/>
            <w:vAlign w:val="center"/>
            <w:hideMark/>
          </w:tcPr>
          <w:p w14:paraId="3384A45A"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|fy_high – 4*fx_low|</w:t>
            </w:r>
          </w:p>
        </w:tc>
      </w:tr>
      <w:tr w:rsidR="00C33313" w:rsidRPr="00DB7239" w14:paraId="50CF646E" w14:textId="77777777" w:rsidTr="001471C7">
        <w:trPr>
          <w:trHeight w:val="270"/>
        </w:trPr>
        <w:tc>
          <w:tcPr>
            <w:tcW w:w="2825" w:type="dxa"/>
            <w:shd w:val="clear" w:color="000000" w:fill="F2F2F2"/>
            <w:vAlign w:val="center"/>
            <w:hideMark/>
          </w:tcPr>
          <w:p w14:paraId="199B10D7"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6CE1C279"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23780</w:t>
            </w:r>
          </w:p>
        </w:tc>
        <w:tc>
          <w:tcPr>
            <w:tcW w:w="1985" w:type="dxa"/>
            <w:shd w:val="clear" w:color="000000" w:fill="F2F2F2"/>
            <w:vAlign w:val="center"/>
            <w:hideMark/>
          </w:tcPr>
          <w:p w14:paraId="2BEE9FE8"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21720</w:t>
            </w:r>
          </w:p>
        </w:tc>
        <w:tc>
          <w:tcPr>
            <w:tcW w:w="1842" w:type="dxa"/>
            <w:shd w:val="clear" w:color="000000" w:fill="F2F2F2"/>
            <w:vAlign w:val="center"/>
            <w:hideMark/>
          </w:tcPr>
          <w:p w14:paraId="7C795C2C"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1995</w:t>
            </w:r>
          </w:p>
        </w:tc>
        <w:tc>
          <w:tcPr>
            <w:tcW w:w="1843" w:type="dxa"/>
            <w:shd w:val="clear" w:color="000000" w:fill="F2F2F2"/>
            <w:vAlign w:val="center"/>
            <w:hideMark/>
          </w:tcPr>
          <w:p w14:paraId="56D1FC78"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1255</w:t>
            </w:r>
          </w:p>
        </w:tc>
      </w:tr>
      <w:tr w:rsidR="00C33313" w:rsidRPr="00DB7239" w14:paraId="5D29A222" w14:textId="77777777" w:rsidTr="001471C7">
        <w:trPr>
          <w:trHeight w:val="270"/>
        </w:trPr>
        <w:tc>
          <w:tcPr>
            <w:tcW w:w="2825" w:type="dxa"/>
            <w:shd w:val="clear" w:color="000000" w:fill="F2F2F2"/>
            <w:vAlign w:val="center"/>
            <w:hideMark/>
          </w:tcPr>
          <w:p w14:paraId="3F4CABD3"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7B688BA6"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|2*fx_low - 3*fy_high|</w:t>
            </w:r>
          </w:p>
        </w:tc>
        <w:tc>
          <w:tcPr>
            <w:tcW w:w="1985" w:type="dxa"/>
            <w:shd w:val="clear" w:color="000000" w:fill="F2F2F2"/>
            <w:vAlign w:val="center"/>
            <w:hideMark/>
          </w:tcPr>
          <w:p w14:paraId="74C262E0"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|2*fx_high - 3*fy_low|</w:t>
            </w:r>
          </w:p>
        </w:tc>
        <w:tc>
          <w:tcPr>
            <w:tcW w:w="1842" w:type="dxa"/>
            <w:shd w:val="clear" w:color="000000" w:fill="F2F2F2"/>
            <w:vAlign w:val="center"/>
            <w:hideMark/>
          </w:tcPr>
          <w:p w14:paraId="60582A14"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|2*fy_low - 3*fx_high|</w:t>
            </w:r>
          </w:p>
        </w:tc>
        <w:tc>
          <w:tcPr>
            <w:tcW w:w="1843" w:type="dxa"/>
            <w:shd w:val="clear" w:color="000000" w:fill="F2F2F2"/>
            <w:vAlign w:val="center"/>
            <w:hideMark/>
          </w:tcPr>
          <w:p w14:paraId="3153211A"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|2*fy_high -3*fx_low|</w:t>
            </w:r>
          </w:p>
        </w:tc>
      </w:tr>
      <w:tr w:rsidR="00C33313" w:rsidRPr="00DB7239" w14:paraId="6084C58B" w14:textId="77777777" w:rsidTr="001471C7">
        <w:trPr>
          <w:trHeight w:val="270"/>
        </w:trPr>
        <w:tc>
          <w:tcPr>
            <w:tcW w:w="2825" w:type="dxa"/>
            <w:shd w:val="clear" w:color="000000" w:fill="F2F2F2"/>
            <w:vAlign w:val="center"/>
            <w:hideMark/>
          </w:tcPr>
          <w:p w14:paraId="213DDB54"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5D13EB59"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15435</w:t>
            </w:r>
          </w:p>
        </w:tc>
        <w:tc>
          <w:tcPr>
            <w:tcW w:w="1985" w:type="dxa"/>
            <w:shd w:val="clear" w:color="000000" w:fill="F2F2F2"/>
            <w:vAlign w:val="center"/>
            <w:hideMark/>
          </w:tcPr>
          <w:p w14:paraId="60389A42"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13815</w:t>
            </w:r>
          </w:p>
        </w:tc>
        <w:tc>
          <w:tcPr>
            <w:tcW w:w="1842" w:type="dxa"/>
            <w:shd w:val="clear" w:color="000000" w:fill="F2F2F2"/>
            <w:vAlign w:val="center"/>
            <w:hideMark/>
          </w:tcPr>
          <w:p w14:paraId="7682C983"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5910</w:t>
            </w:r>
          </w:p>
        </w:tc>
        <w:tc>
          <w:tcPr>
            <w:tcW w:w="1843" w:type="dxa"/>
            <w:shd w:val="clear" w:color="000000" w:fill="F2F2F2"/>
            <w:vAlign w:val="center"/>
            <w:hideMark/>
          </w:tcPr>
          <w:p w14:paraId="1279AA3E"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7090</w:t>
            </w:r>
          </w:p>
        </w:tc>
      </w:tr>
      <w:tr w:rsidR="00C33313" w:rsidRPr="00DB7239" w14:paraId="48C953AD" w14:textId="77777777" w:rsidTr="001471C7">
        <w:trPr>
          <w:trHeight w:val="270"/>
        </w:trPr>
        <w:tc>
          <w:tcPr>
            <w:tcW w:w="2825" w:type="dxa"/>
            <w:shd w:val="clear" w:color="000000" w:fill="F2F2F2"/>
            <w:vAlign w:val="center"/>
            <w:hideMark/>
          </w:tcPr>
          <w:p w14:paraId="609B481A"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lastRenderedPageBreak/>
              <w:t>Two-tone 5th order IMD products</w:t>
            </w:r>
          </w:p>
        </w:tc>
        <w:tc>
          <w:tcPr>
            <w:tcW w:w="1843" w:type="dxa"/>
            <w:shd w:val="clear" w:color="000000" w:fill="F2F2F2"/>
            <w:vAlign w:val="center"/>
            <w:hideMark/>
          </w:tcPr>
          <w:p w14:paraId="4029E8C9"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|fx_low + 4*fy_low|</w:t>
            </w:r>
          </w:p>
        </w:tc>
        <w:tc>
          <w:tcPr>
            <w:tcW w:w="1985" w:type="dxa"/>
            <w:shd w:val="clear" w:color="000000" w:fill="F2F2F2"/>
            <w:vAlign w:val="center"/>
            <w:hideMark/>
          </w:tcPr>
          <w:p w14:paraId="22D42A9B"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|fx_high + 4*fy_high|</w:t>
            </w:r>
          </w:p>
        </w:tc>
        <w:tc>
          <w:tcPr>
            <w:tcW w:w="1842" w:type="dxa"/>
            <w:shd w:val="clear" w:color="000000" w:fill="F2F2F2"/>
            <w:vAlign w:val="center"/>
            <w:hideMark/>
          </w:tcPr>
          <w:p w14:paraId="40735001"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|fy_low + 4*fx_low|</w:t>
            </w:r>
          </w:p>
        </w:tc>
        <w:tc>
          <w:tcPr>
            <w:tcW w:w="1843" w:type="dxa"/>
            <w:shd w:val="clear" w:color="000000" w:fill="F2F2F2"/>
            <w:vAlign w:val="center"/>
            <w:hideMark/>
          </w:tcPr>
          <w:p w14:paraId="22D10C15"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|fy_high + 4*fx_high|</w:t>
            </w:r>
          </w:p>
        </w:tc>
      </w:tr>
      <w:tr w:rsidR="00C33313" w:rsidRPr="00DB7239" w14:paraId="784B20FE" w14:textId="77777777" w:rsidTr="001471C7">
        <w:trPr>
          <w:trHeight w:val="270"/>
        </w:trPr>
        <w:tc>
          <w:tcPr>
            <w:tcW w:w="2825" w:type="dxa"/>
            <w:shd w:val="clear" w:color="000000" w:fill="F2F2F2"/>
            <w:vAlign w:val="center"/>
            <w:hideMark/>
          </w:tcPr>
          <w:p w14:paraId="6E9BE9B7"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6E61F176"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25620</w:t>
            </w:r>
          </w:p>
        </w:tc>
        <w:tc>
          <w:tcPr>
            <w:tcW w:w="1985" w:type="dxa"/>
            <w:shd w:val="clear" w:color="000000" w:fill="F2F2F2"/>
            <w:vAlign w:val="center"/>
            <w:hideMark/>
          </w:tcPr>
          <w:p w14:paraId="3E792FEE"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27680</w:t>
            </w:r>
          </w:p>
        </w:tc>
        <w:tc>
          <w:tcPr>
            <w:tcW w:w="1842" w:type="dxa"/>
            <w:shd w:val="clear" w:color="000000" w:fill="F2F2F2"/>
            <w:vAlign w:val="center"/>
            <w:hideMark/>
          </w:tcPr>
          <w:p w14:paraId="4A30A53C"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13605</w:t>
            </w:r>
          </w:p>
        </w:tc>
        <w:tc>
          <w:tcPr>
            <w:tcW w:w="1843" w:type="dxa"/>
            <w:shd w:val="clear" w:color="000000" w:fill="F2F2F2"/>
            <w:vAlign w:val="center"/>
            <w:hideMark/>
          </w:tcPr>
          <w:p w14:paraId="473FDE97"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14345</w:t>
            </w:r>
          </w:p>
        </w:tc>
      </w:tr>
      <w:tr w:rsidR="00C33313" w:rsidRPr="00DB7239" w14:paraId="4714D930" w14:textId="77777777" w:rsidTr="001471C7">
        <w:trPr>
          <w:trHeight w:val="270"/>
        </w:trPr>
        <w:tc>
          <w:tcPr>
            <w:tcW w:w="2825" w:type="dxa"/>
            <w:shd w:val="clear" w:color="000000" w:fill="F2F2F2"/>
            <w:vAlign w:val="center"/>
            <w:hideMark/>
          </w:tcPr>
          <w:p w14:paraId="753D9DD1"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57DC4A58"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|2*fx_low + 3*fy_low|</w:t>
            </w:r>
          </w:p>
        </w:tc>
        <w:tc>
          <w:tcPr>
            <w:tcW w:w="1985" w:type="dxa"/>
            <w:shd w:val="clear" w:color="000000" w:fill="F2F2F2"/>
            <w:vAlign w:val="center"/>
            <w:hideMark/>
          </w:tcPr>
          <w:p w14:paraId="391CEFB4"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|2*fx_high + 3*fy_high|</w:t>
            </w:r>
          </w:p>
        </w:tc>
        <w:tc>
          <w:tcPr>
            <w:tcW w:w="1842" w:type="dxa"/>
            <w:shd w:val="clear" w:color="000000" w:fill="F2F2F2"/>
            <w:vAlign w:val="center"/>
            <w:hideMark/>
          </w:tcPr>
          <w:p w14:paraId="2624AF26"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|2*fy_low + 3*fx_low|</w:t>
            </w:r>
          </w:p>
        </w:tc>
        <w:tc>
          <w:tcPr>
            <w:tcW w:w="1843" w:type="dxa"/>
            <w:shd w:val="clear" w:color="000000" w:fill="F2F2F2"/>
            <w:vAlign w:val="center"/>
            <w:hideMark/>
          </w:tcPr>
          <w:p w14:paraId="686007B7"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|2*fy_high + 3*fx_high|</w:t>
            </w:r>
          </w:p>
        </w:tc>
      </w:tr>
      <w:tr w:rsidR="00C33313" w:rsidRPr="00DB7239" w14:paraId="1A0AE979" w14:textId="77777777" w:rsidTr="001471C7">
        <w:trPr>
          <w:trHeight w:val="270"/>
        </w:trPr>
        <w:tc>
          <w:tcPr>
            <w:tcW w:w="2825" w:type="dxa"/>
            <w:shd w:val="clear" w:color="000000" w:fill="F2F2F2"/>
            <w:vAlign w:val="center"/>
            <w:hideMark/>
          </w:tcPr>
          <w:p w14:paraId="05DCDAE3"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04C5DEC8"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21615</w:t>
            </w:r>
          </w:p>
        </w:tc>
        <w:tc>
          <w:tcPr>
            <w:tcW w:w="1985" w:type="dxa"/>
            <w:shd w:val="clear" w:color="000000" w:fill="F2F2F2"/>
            <w:vAlign w:val="center"/>
            <w:hideMark/>
          </w:tcPr>
          <w:p w14:paraId="3600477E"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23235</w:t>
            </w:r>
          </w:p>
        </w:tc>
        <w:tc>
          <w:tcPr>
            <w:tcW w:w="1842" w:type="dxa"/>
            <w:shd w:val="clear" w:color="000000" w:fill="F2F2F2"/>
            <w:vAlign w:val="center"/>
            <w:hideMark/>
          </w:tcPr>
          <w:p w14:paraId="43C38663"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17610</w:t>
            </w:r>
          </w:p>
        </w:tc>
        <w:tc>
          <w:tcPr>
            <w:tcW w:w="1843" w:type="dxa"/>
            <w:shd w:val="clear" w:color="000000" w:fill="F2F2F2"/>
            <w:vAlign w:val="center"/>
            <w:hideMark/>
          </w:tcPr>
          <w:p w14:paraId="3F076718"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18790</w:t>
            </w:r>
          </w:p>
        </w:tc>
      </w:tr>
    </w:tbl>
    <w:p w14:paraId="2FAB940F" w14:textId="77777777" w:rsidR="00C33313" w:rsidRPr="0073594C" w:rsidRDefault="00C33313" w:rsidP="00C33313">
      <w:pPr>
        <w:rPr>
          <w:lang w:eastAsia="ko-KR"/>
        </w:rPr>
      </w:pPr>
    </w:p>
    <w:p w14:paraId="645BD9C4" w14:textId="0A6BB0CC" w:rsidR="00C33313" w:rsidRPr="0073594C" w:rsidRDefault="00C33313" w:rsidP="00C33313">
      <w:pPr>
        <w:jc w:val="center"/>
        <w:rPr>
          <w:lang w:eastAsia="zh-CN"/>
        </w:rPr>
      </w:pPr>
      <w:r w:rsidRPr="0073594C">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54</w:t>
      </w:r>
      <w:r w:rsidRPr="0073594C">
        <w:rPr>
          <w:rFonts w:ascii="Arial" w:hAnsi="Arial" w:cs="Arial"/>
          <w:b/>
          <w:bCs/>
          <w:lang w:val="en-US" w:eastAsia="zh-CN"/>
        </w:rPr>
        <w:t>.2</w:t>
      </w:r>
      <w:r w:rsidRPr="0073594C">
        <w:rPr>
          <w:rFonts w:ascii="Arial" w:hAnsi="Arial" w:cs="Arial"/>
          <w:b/>
          <w:bCs/>
          <w:lang w:val="en-US"/>
        </w:rPr>
        <w:t>.</w:t>
      </w:r>
      <w:r>
        <w:rPr>
          <w:rFonts w:ascii="Arial" w:hAnsi="Arial" w:cs="Arial"/>
          <w:b/>
          <w:bCs/>
          <w:lang w:val="en-US" w:eastAsia="zh-CN"/>
        </w:rPr>
        <w:t>1</w:t>
      </w:r>
      <w:r w:rsidRPr="0073594C">
        <w:rPr>
          <w:rFonts w:ascii="Arial" w:hAnsi="Arial" w:cs="Arial"/>
          <w:b/>
          <w:bCs/>
          <w:lang w:val="en-US"/>
        </w:rPr>
        <w:t xml:space="preserve">-3: Band </w:t>
      </w:r>
      <w:r w:rsidRPr="0073594C">
        <w:rPr>
          <w:rFonts w:ascii="Arial" w:hAnsi="Arial" w:cs="Arial"/>
          <w:b/>
          <w:bCs/>
          <w:lang w:val="en-US" w:eastAsia="zh-CN"/>
        </w:rPr>
        <w:t>n</w:t>
      </w:r>
      <w:r>
        <w:rPr>
          <w:rFonts w:ascii="Arial" w:hAnsi="Arial" w:cs="Arial"/>
          <w:b/>
          <w:bCs/>
          <w:lang w:val="en-US" w:eastAsia="zh-CN"/>
        </w:rPr>
        <w:t>28</w:t>
      </w:r>
      <w:r w:rsidRPr="0073594C">
        <w:rPr>
          <w:rFonts w:ascii="Arial" w:hAnsi="Arial" w:cs="Arial"/>
          <w:b/>
          <w:bCs/>
          <w:lang w:val="en-US"/>
        </w:rPr>
        <w:t xml:space="preserve"> and Band </w:t>
      </w:r>
      <w:r w:rsidRPr="0073594C">
        <w:rPr>
          <w:rFonts w:ascii="Arial" w:hAnsi="Arial" w:cs="Arial"/>
          <w:b/>
          <w:bCs/>
          <w:lang w:val="en-US" w:eastAsia="zh-CN"/>
        </w:rPr>
        <w:t>n</w:t>
      </w:r>
      <w:r>
        <w:rPr>
          <w:rFonts w:ascii="Arial" w:hAnsi="Arial" w:cs="Arial"/>
          <w:b/>
          <w:bCs/>
          <w:lang w:val="en-US" w:eastAsia="zh-CN"/>
        </w:rPr>
        <w:t>102</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harmonics and IMD products</w:t>
      </w:r>
    </w:p>
    <w:tbl>
      <w:tblPr>
        <w:tblW w:w="103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825"/>
        <w:gridCol w:w="1843"/>
        <w:gridCol w:w="1985"/>
        <w:gridCol w:w="1842"/>
        <w:gridCol w:w="1843"/>
      </w:tblGrid>
      <w:tr w:rsidR="00C33313" w:rsidRPr="00DB7239" w14:paraId="733A7D36" w14:textId="77777777" w:rsidTr="001471C7">
        <w:trPr>
          <w:trHeight w:val="270"/>
        </w:trPr>
        <w:tc>
          <w:tcPr>
            <w:tcW w:w="2825" w:type="dxa"/>
            <w:shd w:val="clear" w:color="auto" w:fill="auto"/>
            <w:vAlign w:val="center"/>
            <w:hideMark/>
          </w:tcPr>
          <w:p w14:paraId="32BE17A2" w14:textId="77777777" w:rsidR="00C33313" w:rsidRPr="00DB7239" w:rsidRDefault="00C33313" w:rsidP="001471C7">
            <w:pPr>
              <w:spacing w:after="0"/>
              <w:jc w:val="center"/>
              <w:rPr>
                <w:rFonts w:ascii="Arial" w:hAnsi="Arial" w:cs="Arial"/>
                <w:b/>
                <w:bCs/>
                <w:color w:val="000000"/>
                <w:sz w:val="18"/>
                <w:szCs w:val="18"/>
              </w:rPr>
            </w:pPr>
            <w:r w:rsidRPr="00DB7239">
              <w:rPr>
                <w:rFonts w:ascii="Arial" w:hAnsi="Arial" w:cs="Arial"/>
                <w:b/>
                <w:bCs/>
                <w:color w:val="000000"/>
                <w:sz w:val="18"/>
                <w:szCs w:val="18"/>
              </w:rPr>
              <w:t>UE UL carriers</w:t>
            </w:r>
          </w:p>
        </w:tc>
        <w:tc>
          <w:tcPr>
            <w:tcW w:w="1843" w:type="dxa"/>
            <w:shd w:val="clear" w:color="auto" w:fill="auto"/>
            <w:vAlign w:val="center"/>
            <w:hideMark/>
          </w:tcPr>
          <w:p w14:paraId="419D7D1D" w14:textId="77777777" w:rsidR="00C33313" w:rsidRPr="00DB7239" w:rsidRDefault="00C33313" w:rsidP="001471C7">
            <w:pPr>
              <w:spacing w:after="0"/>
              <w:jc w:val="center"/>
              <w:rPr>
                <w:rFonts w:ascii="Arial" w:hAnsi="Arial" w:cs="Arial"/>
                <w:b/>
                <w:bCs/>
                <w:color w:val="000000"/>
                <w:sz w:val="18"/>
                <w:szCs w:val="18"/>
              </w:rPr>
            </w:pPr>
            <w:r w:rsidRPr="00DB7239">
              <w:rPr>
                <w:rFonts w:ascii="Arial" w:hAnsi="Arial" w:cs="Arial"/>
                <w:b/>
                <w:bCs/>
                <w:color w:val="000000"/>
                <w:sz w:val="18"/>
                <w:szCs w:val="18"/>
              </w:rPr>
              <w:t>fx_low</w:t>
            </w:r>
          </w:p>
        </w:tc>
        <w:tc>
          <w:tcPr>
            <w:tcW w:w="1985" w:type="dxa"/>
            <w:shd w:val="clear" w:color="auto" w:fill="auto"/>
            <w:vAlign w:val="center"/>
            <w:hideMark/>
          </w:tcPr>
          <w:p w14:paraId="51D5A484" w14:textId="77777777" w:rsidR="00C33313" w:rsidRPr="00DB7239" w:rsidRDefault="00C33313" w:rsidP="001471C7">
            <w:pPr>
              <w:spacing w:after="0"/>
              <w:jc w:val="center"/>
              <w:rPr>
                <w:rFonts w:ascii="Arial" w:hAnsi="Arial" w:cs="Arial"/>
                <w:b/>
                <w:bCs/>
                <w:color w:val="000000"/>
                <w:sz w:val="18"/>
                <w:szCs w:val="18"/>
              </w:rPr>
            </w:pPr>
            <w:r w:rsidRPr="00DB7239">
              <w:rPr>
                <w:rFonts w:ascii="Arial" w:hAnsi="Arial" w:cs="Arial"/>
                <w:b/>
                <w:bCs/>
                <w:color w:val="000000"/>
                <w:sz w:val="18"/>
                <w:szCs w:val="18"/>
              </w:rPr>
              <w:t>fx_high</w:t>
            </w:r>
          </w:p>
        </w:tc>
        <w:tc>
          <w:tcPr>
            <w:tcW w:w="1842" w:type="dxa"/>
            <w:shd w:val="clear" w:color="auto" w:fill="auto"/>
            <w:vAlign w:val="center"/>
            <w:hideMark/>
          </w:tcPr>
          <w:p w14:paraId="0C1533C6" w14:textId="77777777" w:rsidR="00C33313" w:rsidRPr="00DB7239" w:rsidRDefault="00C33313" w:rsidP="001471C7">
            <w:pPr>
              <w:spacing w:after="0"/>
              <w:jc w:val="center"/>
              <w:rPr>
                <w:rFonts w:ascii="Arial" w:hAnsi="Arial" w:cs="Arial"/>
                <w:b/>
                <w:bCs/>
                <w:color w:val="000000"/>
                <w:sz w:val="18"/>
                <w:szCs w:val="18"/>
              </w:rPr>
            </w:pPr>
            <w:r w:rsidRPr="00DB7239">
              <w:rPr>
                <w:rFonts w:ascii="Arial" w:hAnsi="Arial" w:cs="Arial"/>
                <w:b/>
                <w:bCs/>
                <w:color w:val="000000"/>
                <w:sz w:val="18"/>
                <w:szCs w:val="18"/>
              </w:rPr>
              <w:t>fy_low</w:t>
            </w:r>
          </w:p>
        </w:tc>
        <w:tc>
          <w:tcPr>
            <w:tcW w:w="1843" w:type="dxa"/>
            <w:shd w:val="clear" w:color="auto" w:fill="auto"/>
            <w:vAlign w:val="center"/>
            <w:hideMark/>
          </w:tcPr>
          <w:p w14:paraId="246FE1E9" w14:textId="77777777" w:rsidR="00C33313" w:rsidRPr="00DB7239" w:rsidRDefault="00C33313" w:rsidP="001471C7">
            <w:pPr>
              <w:spacing w:after="0"/>
              <w:jc w:val="center"/>
              <w:rPr>
                <w:rFonts w:ascii="Arial" w:hAnsi="Arial" w:cs="Arial"/>
                <w:b/>
                <w:bCs/>
                <w:color w:val="000000"/>
                <w:sz w:val="18"/>
                <w:szCs w:val="18"/>
              </w:rPr>
            </w:pPr>
            <w:r w:rsidRPr="00DB7239">
              <w:rPr>
                <w:rFonts w:ascii="Arial" w:hAnsi="Arial" w:cs="Arial"/>
                <w:b/>
                <w:bCs/>
                <w:color w:val="000000"/>
                <w:sz w:val="18"/>
                <w:szCs w:val="18"/>
              </w:rPr>
              <w:t>fy_high</w:t>
            </w:r>
          </w:p>
        </w:tc>
      </w:tr>
      <w:tr w:rsidR="00C33313" w:rsidRPr="00DB7239" w14:paraId="2A2C7BEC" w14:textId="77777777" w:rsidTr="001471C7">
        <w:trPr>
          <w:trHeight w:val="270"/>
        </w:trPr>
        <w:tc>
          <w:tcPr>
            <w:tcW w:w="2825" w:type="dxa"/>
            <w:shd w:val="clear" w:color="000000" w:fill="F2F2F2"/>
            <w:vAlign w:val="center"/>
            <w:hideMark/>
          </w:tcPr>
          <w:p w14:paraId="25E26B18"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UL Frequency [MHz]</w:t>
            </w:r>
          </w:p>
        </w:tc>
        <w:tc>
          <w:tcPr>
            <w:tcW w:w="1843" w:type="dxa"/>
            <w:shd w:val="clear" w:color="000000" w:fill="F2F2F2"/>
            <w:vAlign w:val="center"/>
            <w:hideMark/>
          </w:tcPr>
          <w:p w14:paraId="7A332F89"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703</w:t>
            </w:r>
          </w:p>
        </w:tc>
        <w:tc>
          <w:tcPr>
            <w:tcW w:w="1985" w:type="dxa"/>
            <w:shd w:val="clear" w:color="000000" w:fill="F2F2F2"/>
            <w:vAlign w:val="center"/>
            <w:hideMark/>
          </w:tcPr>
          <w:p w14:paraId="18B3A756"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748</w:t>
            </w:r>
          </w:p>
        </w:tc>
        <w:tc>
          <w:tcPr>
            <w:tcW w:w="1842" w:type="dxa"/>
            <w:shd w:val="clear" w:color="000000" w:fill="F2F2F2"/>
            <w:vAlign w:val="center"/>
            <w:hideMark/>
          </w:tcPr>
          <w:p w14:paraId="3F275ECA"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5925</w:t>
            </w:r>
          </w:p>
        </w:tc>
        <w:tc>
          <w:tcPr>
            <w:tcW w:w="1843" w:type="dxa"/>
            <w:shd w:val="clear" w:color="000000" w:fill="F2F2F2"/>
            <w:vAlign w:val="center"/>
            <w:hideMark/>
          </w:tcPr>
          <w:p w14:paraId="646C4F56"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6425</w:t>
            </w:r>
          </w:p>
        </w:tc>
      </w:tr>
      <w:tr w:rsidR="00C33313" w:rsidRPr="00DB7239" w14:paraId="52F2A2B3" w14:textId="77777777" w:rsidTr="001471C7">
        <w:trPr>
          <w:trHeight w:val="270"/>
        </w:trPr>
        <w:tc>
          <w:tcPr>
            <w:tcW w:w="2825" w:type="dxa"/>
            <w:shd w:val="clear" w:color="000000" w:fill="F2F2F2"/>
            <w:vAlign w:val="center"/>
            <w:hideMark/>
          </w:tcPr>
          <w:p w14:paraId="079AD2DF"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DL Frequency [MHz]</w:t>
            </w:r>
          </w:p>
        </w:tc>
        <w:tc>
          <w:tcPr>
            <w:tcW w:w="1843" w:type="dxa"/>
            <w:shd w:val="clear" w:color="000000" w:fill="F2F2F2"/>
            <w:vAlign w:val="center"/>
            <w:hideMark/>
          </w:tcPr>
          <w:p w14:paraId="59986916"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758</w:t>
            </w:r>
          </w:p>
        </w:tc>
        <w:tc>
          <w:tcPr>
            <w:tcW w:w="1985" w:type="dxa"/>
            <w:shd w:val="clear" w:color="000000" w:fill="F2F2F2"/>
            <w:vAlign w:val="center"/>
            <w:hideMark/>
          </w:tcPr>
          <w:p w14:paraId="4704540C"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803</w:t>
            </w:r>
          </w:p>
        </w:tc>
        <w:tc>
          <w:tcPr>
            <w:tcW w:w="1842" w:type="dxa"/>
            <w:shd w:val="clear" w:color="000000" w:fill="F2F2F2"/>
            <w:vAlign w:val="center"/>
            <w:hideMark/>
          </w:tcPr>
          <w:p w14:paraId="0C192F26"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5925</w:t>
            </w:r>
          </w:p>
        </w:tc>
        <w:tc>
          <w:tcPr>
            <w:tcW w:w="1843" w:type="dxa"/>
            <w:shd w:val="clear" w:color="000000" w:fill="F2F2F2"/>
            <w:vAlign w:val="center"/>
            <w:hideMark/>
          </w:tcPr>
          <w:p w14:paraId="3D326FAA"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6425</w:t>
            </w:r>
          </w:p>
        </w:tc>
      </w:tr>
      <w:tr w:rsidR="00C33313" w:rsidRPr="00DB7239" w14:paraId="66279527" w14:textId="77777777" w:rsidTr="001471C7">
        <w:trPr>
          <w:trHeight w:val="270"/>
        </w:trPr>
        <w:tc>
          <w:tcPr>
            <w:tcW w:w="2825" w:type="dxa"/>
            <w:shd w:val="clear" w:color="auto" w:fill="auto"/>
            <w:vAlign w:val="center"/>
            <w:hideMark/>
          </w:tcPr>
          <w:p w14:paraId="415893FB"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2nd order IMD products</w:t>
            </w:r>
          </w:p>
        </w:tc>
        <w:tc>
          <w:tcPr>
            <w:tcW w:w="1843" w:type="dxa"/>
            <w:shd w:val="clear" w:color="auto" w:fill="auto"/>
            <w:vAlign w:val="center"/>
            <w:hideMark/>
          </w:tcPr>
          <w:p w14:paraId="7E31CDAF"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|fy_low – fx_high|</w:t>
            </w:r>
          </w:p>
        </w:tc>
        <w:tc>
          <w:tcPr>
            <w:tcW w:w="1985" w:type="dxa"/>
            <w:shd w:val="clear" w:color="auto" w:fill="auto"/>
            <w:vAlign w:val="center"/>
            <w:hideMark/>
          </w:tcPr>
          <w:p w14:paraId="57ACBA0B"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|fy_high – fx_low|</w:t>
            </w:r>
          </w:p>
        </w:tc>
        <w:tc>
          <w:tcPr>
            <w:tcW w:w="1842" w:type="dxa"/>
            <w:shd w:val="clear" w:color="auto" w:fill="auto"/>
            <w:vAlign w:val="center"/>
            <w:hideMark/>
          </w:tcPr>
          <w:p w14:paraId="186A216C"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|fy_low + fx_low|</w:t>
            </w:r>
          </w:p>
        </w:tc>
        <w:tc>
          <w:tcPr>
            <w:tcW w:w="1843" w:type="dxa"/>
            <w:shd w:val="clear" w:color="auto" w:fill="auto"/>
            <w:vAlign w:val="center"/>
            <w:hideMark/>
          </w:tcPr>
          <w:p w14:paraId="3A90F584"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|fy_high + fx_high|</w:t>
            </w:r>
          </w:p>
        </w:tc>
      </w:tr>
      <w:tr w:rsidR="00C33313" w:rsidRPr="00DB7239" w14:paraId="30AD41F6" w14:textId="77777777" w:rsidTr="001471C7">
        <w:trPr>
          <w:trHeight w:val="270"/>
        </w:trPr>
        <w:tc>
          <w:tcPr>
            <w:tcW w:w="2825" w:type="dxa"/>
            <w:shd w:val="clear" w:color="auto" w:fill="auto"/>
            <w:vAlign w:val="center"/>
            <w:hideMark/>
          </w:tcPr>
          <w:p w14:paraId="1791EEF5"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5488F529"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5177</w:t>
            </w:r>
          </w:p>
        </w:tc>
        <w:tc>
          <w:tcPr>
            <w:tcW w:w="1985" w:type="dxa"/>
            <w:shd w:val="clear" w:color="auto" w:fill="auto"/>
            <w:vAlign w:val="center"/>
            <w:hideMark/>
          </w:tcPr>
          <w:p w14:paraId="2531FCAA"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5722</w:t>
            </w:r>
          </w:p>
        </w:tc>
        <w:tc>
          <w:tcPr>
            <w:tcW w:w="1842" w:type="dxa"/>
            <w:shd w:val="clear" w:color="auto" w:fill="auto"/>
            <w:vAlign w:val="center"/>
            <w:hideMark/>
          </w:tcPr>
          <w:p w14:paraId="09B6C646"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6628</w:t>
            </w:r>
          </w:p>
        </w:tc>
        <w:tc>
          <w:tcPr>
            <w:tcW w:w="1843" w:type="dxa"/>
            <w:shd w:val="clear" w:color="auto" w:fill="auto"/>
            <w:vAlign w:val="center"/>
            <w:hideMark/>
          </w:tcPr>
          <w:p w14:paraId="43E12DF7"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7173</w:t>
            </w:r>
          </w:p>
        </w:tc>
      </w:tr>
      <w:tr w:rsidR="00C33313" w:rsidRPr="00DB7239" w14:paraId="1BF77A4F" w14:textId="77777777" w:rsidTr="001471C7">
        <w:trPr>
          <w:trHeight w:val="270"/>
        </w:trPr>
        <w:tc>
          <w:tcPr>
            <w:tcW w:w="2825" w:type="dxa"/>
            <w:shd w:val="clear" w:color="000000" w:fill="F2F2F2"/>
            <w:vAlign w:val="center"/>
            <w:hideMark/>
          </w:tcPr>
          <w:p w14:paraId="01C83D0F"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3rd order IMD products</w:t>
            </w:r>
          </w:p>
        </w:tc>
        <w:tc>
          <w:tcPr>
            <w:tcW w:w="1843" w:type="dxa"/>
            <w:shd w:val="clear" w:color="000000" w:fill="F2F2F2"/>
            <w:vAlign w:val="center"/>
            <w:hideMark/>
          </w:tcPr>
          <w:p w14:paraId="79DB0EE2"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|2*fx_low – fy_high|</w:t>
            </w:r>
          </w:p>
        </w:tc>
        <w:tc>
          <w:tcPr>
            <w:tcW w:w="1985" w:type="dxa"/>
            <w:shd w:val="clear" w:color="000000" w:fill="F2F2F2"/>
            <w:vAlign w:val="center"/>
            <w:hideMark/>
          </w:tcPr>
          <w:p w14:paraId="63D6FB46"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|2*fx_high – fy_low|</w:t>
            </w:r>
          </w:p>
        </w:tc>
        <w:tc>
          <w:tcPr>
            <w:tcW w:w="1842" w:type="dxa"/>
            <w:shd w:val="clear" w:color="000000" w:fill="F2F2F2"/>
            <w:vAlign w:val="center"/>
            <w:hideMark/>
          </w:tcPr>
          <w:p w14:paraId="4972910F"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|2*fy_low – fx_high|</w:t>
            </w:r>
          </w:p>
        </w:tc>
        <w:tc>
          <w:tcPr>
            <w:tcW w:w="1843" w:type="dxa"/>
            <w:shd w:val="clear" w:color="000000" w:fill="F2F2F2"/>
            <w:vAlign w:val="center"/>
            <w:hideMark/>
          </w:tcPr>
          <w:p w14:paraId="4B33C41D"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|2*fy_high – fx_low|</w:t>
            </w:r>
          </w:p>
        </w:tc>
      </w:tr>
      <w:tr w:rsidR="00C33313" w:rsidRPr="00DB7239" w14:paraId="326BFB96" w14:textId="77777777" w:rsidTr="001471C7">
        <w:trPr>
          <w:trHeight w:val="270"/>
        </w:trPr>
        <w:tc>
          <w:tcPr>
            <w:tcW w:w="2825" w:type="dxa"/>
            <w:shd w:val="clear" w:color="000000" w:fill="F2F2F2"/>
            <w:vAlign w:val="center"/>
            <w:hideMark/>
          </w:tcPr>
          <w:p w14:paraId="001BE026"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4872D52A"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5019</w:t>
            </w:r>
          </w:p>
        </w:tc>
        <w:tc>
          <w:tcPr>
            <w:tcW w:w="1985" w:type="dxa"/>
            <w:shd w:val="clear" w:color="000000" w:fill="F2F2F2"/>
            <w:vAlign w:val="center"/>
            <w:hideMark/>
          </w:tcPr>
          <w:p w14:paraId="78689169"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4429</w:t>
            </w:r>
          </w:p>
        </w:tc>
        <w:tc>
          <w:tcPr>
            <w:tcW w:w="1842" w:type="dxa"/>
            <w:shd w:val="clear" w:color="000000" w:fill="F2F2F2"/>
            <w:vAlign w:val="center"/>
            <w:hideMark/>
          </w:tcPr>
          <w:p w14:paraId="5E9F599C"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11102</w:t>
            </w:r>
          </w:p>
        </w:tc>
        <w:tc>
          <w:tcPr>
            <w:tcW w:w="1843" w:type="dxa"/>
            <w:shd w:val="clear" w:color="000000" w:fill="F2F2F2"/>
            <w:vAlign w:val="center"/>
            <w:hideMark/>
          </w:tcPr>
          <w:p w14:paraId="223DA83D"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12147</w:t>
            </w:r>
          </w:p>
        </w:tc>
      </w:tr>
      <w:tr w:rsidR="00C33313" w:rsidRPr="00DB7239" w14:paraId="2D93E92F" w14:textId="77777777" w:rsidTr="001471C7">
        <w:trPr>
          <w:trHeight w:val="270"/>
        </w:trPr>
        <w:tc>
          <w:tcPr>
            <w:tcW w:w="2825" w:type="dxa"/>
            <w:shd w:val="clear" w:color="000000" w:fill="F2F2F2"/>
            <w:vAlign w:val="center"/>
            <w:hideMark/>
          </w:tcPr>
          <w:p w14:paraId="739F71A5"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3rd order IMD products</w:t>
            </w:r>
          </w:p>
        </w:tc>
        <w:tc>
          <w:tcPr>
            <w:tcW w:w="1843" w:type="dxa"/>
            <w:shd w:val="clear" w:color="000000" w:fill="F2F2F2"/>
            <w:vAlign w:val="center"/>
            <w:hideMark/>
          </w:tcPr>
          <w:p w14:paraId="46D7C412"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|2*fx_low + fy_low|</w:t>
            </w:r>
          </w:p>
        </w:tc>
        <w:tc>
          <w:tcPr>
            <w:tcW w:w="1985" w:type="dxa"/>
            <w:shd w:val="clear" w:color="000000" w:fill="F2F2F2"/>
            <w:vAlign w:val="center"/>
            <w:hideMark/>
          </w:tcPr>
          <w:p w14:paraId="5E89CD90"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|2*fx_high + fy_high|</w:t>
            </w:r>
          </w:p>
        </w:tc>
        <w:tc>
          <w:tcPr>
            <w:tcW w:w="1842" w:type="dxa"/>
            <w:shd w:val="clear" w:color="000000" w:fill="F2F2F2"/>
            <w:vAlign w:val="center"/>
            <w:hideMark/>
          </w:tcPr>
          <w:p w14:paraId="67A00426"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|2*fy_low + fx_low|</w:t>
            </w:r>
          </w:p>
        </w:tc>
        <w:tc>
          <w:tcPr>
            <w:tcW w:w="1843" w:type="dxa"/>
            <w:shd w:val="clear" w:color="000000" w:fill="F2F2F2"/>
            <w:vAlign w:val="center"/>
            <w:hideMark/>
          </w:tcPr>
          <w:p w14:paraId="00CC02CB"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|2*fy_high + fx_high|</w:t>
            </w:r>
          </w:p>
        </w:tc>
      </w:tr>
      <w:tr w:rsidR="00C33313" w:rsidRPr="00DB7239" w14:paraId="1F36C7CD" w14:textId="77777777" w:rsidTr="001471C7">
        <w:trPr>
          <w:trHeight w:val="270"/>
        </w:trPr>
        <w:tc>
          <w:tcPr>
            <w:tcW w:w="2825" w:type="dxa"/>
            <w:shd w:val="clear" w:color="000000" w:fill="F2F2F2"/>
            <w:vAlign w:val="center"/>
            <w:hideMark/>
          </w:tcPr>
          <w:p w14:paraId="1E6575D6"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356655D7"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7331</w:t>
            </w:r>
          </w:p>
        </w:tc>
        <w:tc>
          <w:tcPr>
            <w:tcW w:w="1985" w:type="dxa"/>
            <w:shd w:val="clear" w:color="000000" w:fill="F2F2F2"/>
            <w:vAlign w:val="center"/>
            <w:hideMark/>
          </w:tcPr>
          <w:p w14:paraId="31F7F90D"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7921</w:t>
            </w:r>
          </w:p>
        </w:tc>
        <w:tc>
          <w:tcPr>
            <w:tcW w:w="1842" w:type="dxa"/>
            <w:shd w:val="clear" w:color="000000" w:fill="F2F2F2"/>
            <w:vAlign w:val="center"/>
            <w:hideMark/>
          </w:tcPr>
          <w:p w14:paraId="111A4516"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12553</w:t>
            </w:r>
          </w:p>
        </w:tc>
        <w:tc>
          <w:tcPr>
            <w:tcW w:w="1843" w:type="dxa"/>
            <w:shd w:val="clear" w:color="000000" w:fill="F2F2F2"/>
            <w:vAlign w:val="center"/>
            <w:hideMark/>
          </w:tcPr>
          <w:p w14:paraId="37D91CE8"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13598</w:t>
            </w:r>
          </w:p>
        </w:tc>
      </w:tr>
      <w:tr w:rsidR="00C33313" w:rsidRPr="00DB7239" w14:paraId="0AFDB07D" w14:textId="77777777" w:rsidTr="001471C7">
        <w:trPr>
          <w:trHeight w:val="270"/>
        </w:trPr>
        <w:tc>
          <w:tcPr>
            <w:tcW w:w="2825" w:type="dxa"/>
            <w:shd w:val="clear" w:color="auto" w:fill="auto"/>
            <w:vAlign w:val="center"/>
            <w:hideMark/>
          </w:tcPr>
          <w:p w14:paraId="139BBCF2"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58AC4F9A"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|3*fx_low –1* fy_high|</w:t>
            </w:r>
          </w:p>
        </w:tc>
        <w:tc>
          <w:tcPr>
            <w:tcW w:w="1985" w:type="dxa"/>
            <w:shd w:val="clear" w:color="auto" w:fill="auto"/>
            <w:vAlign w:val="center"/>
            <w:hideMark/>
          </w:tcPr>
          <w:p w14:paraId="6576AFEB"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|3*fx_high – 1*fy_low|</w:t>
            </w:r>
          </w:p>
        </w:tc>
        <w:tc>
          <w:tcPr>
            <w:tcW w:w="1842" w:type="dxa"/>
            <w:shd w:val="clear" w:color="auto" w:fill="auto"/>
            <w:vAlign w:val="center"/>
            <w:hideMark/>
          </w:tcPr>
          <w:p w14:paraId="1547B692"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|3*fy_low – 1*fx_high|</w:t>
            </w:r>
          </w:p>
        </w:tc>
        <w:tc>
          <w:tcPr>
            <w:tcW w:w="1843" w:type="dxa"/>
            <w:shd w:val="clear" w:color="auto" w:fill="auto"/>
            <w:vAlign w:val="center"/>
            <w:hideMark/>
          </w:tcPr>
          <w:p w14:paraId="7B33BD9A"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|3*fy_high – 1*fx_low|</w:t>
            </w:r>
          </w:p>
        </w:tc>
      </w:tr>
      <w:tr w:rsidR="00C33313" w:rsidRPr="00DB7239" w14:paraId="45210CAB" w14:textId="77777777" w:rsidTr="001471C7">
        <w:trPr>
          <w:trHeight w:val="270"/>
        </w:trPr>
        <w:tc>
          <w:tcPr>
            <w:tcW w:w="2825" w:type="dxa"/>
            <w:shd w:val="clear" w:color="auto" w:fill="auto"/>
            <w:vAlign w:val="center"/>
            <w:hideMark/>
          </w:tcPr>
          <w:p w14:paraId="4168627C"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5C96F5ED"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4316</w:t>
            </w:r>
          </w:p>
        </w:tc>
        <w:tc>
          <w:tcPr>
            <w:tcW w:w="1985" w:type="dxa"/>
            <w:shd w:val="clear" w:color="auto" w:fill="auto"/>
            <w:vAlign w:val="center"/>
            <w:hideMark/>
          </w:tcPr>
          <w:p w14:paraId="26657EDC"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3681</w:t>
            </w:r>
          </w:p>
        </w:tc>
        <w:tc>
          <w:tcPr>
            <w:tcW w:w="1842" w:type="dxa"/>
            <w:shd w:val="clear" w:color="auto" w:fill="auto"/>
            <w:vAlign w:val="center"/>
            <w:hideMark/>
          </w:tcPr>
          <w:p w14:paraId="1EC077C5"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17027</w:t>
            </w:r>
          </w:p>
        </w:tc>
        <w:tc>
          <w:tcPr>
            <w:tcW w:w="1843" w:type="dxa"/>
            <w:shd w:val="clear" w:color="auto" w:fill="auto"/>
            <w:vAlign w:val="center"/>
            <w:hideMark/>
          </w:tcPr>
          <w:p w14:paraId="58BF7CBC"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18572</w:t>
            </w:r>
          </w:p>
        </w:tc>
      </w:tr>
      <w:tr w:rsidR="00C33313" w:rsidRPr="00DB7239" w14:paraId="020E7264" w14:textId="77777777" w:rsidTr="001471C7">
        <w:trPr>
          <w:trHeight w:val="270"/>
        </w:trPr>
        <w:tc>
          <w:tcPr>
            <w:tcW w:w="2825" w:type="dxa"/>
            <w:shd w:val="clear" w:color="auto" w:fill="auto"/>
            <w:vAlign w:val="center"/>
            <w:hideMark/>
          </w:tcPr>
          <w:p w14:paraId="1FEFC3D4"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4C386F56"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|2*fx_low –2* fy_high|</w:t>
            </w:r>
          </w:p>
        </w:tc>
        <w:tc>
          <w:tcPr>
            <w:tcW w:w="1985" w:type="dxa"/>
            <w:shd w:val="clear" w:color="auto" w:fill="auto"/>
            <w:vAlign w:val="center"/>
            <w:hideMark/>
          </w:tcPr>
          <w:p w14:paraId="2C140F7C"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|2*fx_high –2* fy_low|</w:t>
            </w:r>
          </w:p>
        </w:tc>
        <w:tc>
          <w:tcPr>
            <w:tcW w:w="1842" w:type="dxa"/>
            <w:shd w:val="clear" w:color="auto" w:fill="auto"/>
            <w:vAlign w:val="center"/>
            <w:hideMark/>
          </w:tcPr>
          <w:p w14:paraId="18A2C857"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|2*fx_low +2* fy_low|</w:t>
            </w:r>
          </w:p>
        </w:tc>
        <w:tc>
          <w:tcPr>
            <w:tcW w:w="1843" w:type="dxa"/>
            <w:shd w:val="clear" w:color="auto" w:fill="auto"/>
            <w:vAlign w:val="center"/>
            <w:hideMark/>
          </w:tcPr>
          <w:p w14:paraId="37EC5F3D"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|2*fx_high +2* fy_high|</w:t>
            </w:r>
          </w:p>
        </w:tc>
      </w:tr>
      <w:tr w:rsidR="00C33313" w:rsidRPr="00DB7239" w14:paraId="640FC194" w14:textId="77777777" w:rsidTr="001471C7">
        <w:trPr>
          <w:trHeight w:val="270"/>
        </w:trPr>
        <w:tc>
          <w:tcPr>
            <w:tcW w:w="2825" w:type="dxa"/>
            <w:shd w:val="clear" w:color="auto" w:fill="auto"/>
            <w:vAlign w:val="center"/>
            <w:hideMark/>
          </w:tcPr>
          <w:p w14:paraId="7F4727E3"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67D22D32"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11444</w:t>
            </w:r>
          </w:p>
        </w:tc>
        <w:tc>
          <w:tcPr>
            <w:tcW w:w="1985" w:type="dxa"/>
            <w:shd w:val="clear" w:color="auto" w:fill="auto"/>
            <w:vAlign w:val="center"/>
            <w:hideMark/>
          </w:tcPr>
          <w:p w14:paraId="051CC024"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10354</w:t>
            </w:r>
          </w:p>
        </w:tc>
        <w:tc>
          <w:tcPr>
            <w:tcW w:w="1842" w:type="dxa"/>
            <w:shd w:val="clear" w:color="auto" w:fill="auto"/>
            <w:vAlign w:val="center"/>
            <w:hideMark/>
          </w:tcPr>
          <w:p w14:paraId="3B03EAE9"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13256</w:t>
            </w:r>
          </w:p>
        </w:tc>
        <w:tc>
          <w:tcPr>
            <w:tcW w:w="1843" w:type="dxa"/>
            <w:shd w:val="clear" w:color="auto" w:fill="auto"/>
            <w:vAlign w:val="center"/>
            <w:hideMark/>
          </w:tcPr>
          <w:p w14:paraId="2057D193"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14346</w:t>
            </w:r>
          </w:p>
        </w:tc>
      </w:tr>
      <w:tr w:rsidR="00C33313" w:rsidRPr="00DB7239" w14:paraId="1673B233" w14:textId="77777777" w:rsidTr="001471C7">
        <w:trPr>
          <w:trHeight w:val="270"/>
        </w:trPr>
        <w:tc>
          <w:tcPr>
            <w:tcW w:w="2825" w:type="dxa"/>
            <w:shd w:val="clear" w:color="auto" w:fill="auto"/>
            <w:vAlign w:val="center"/>
            <w:hideMark/>
          </w:tcPr>
          <w:p w14:paraId="4B82280D"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5B475A08"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|3*fx_low +1* fy_low|</w:t>
            </w:r>
          </w:p>
        </w:tc>
        <w:tc>
          <w:tcPr>
            <w:tcW w:w="1985" w:type="dxa"/>
            <w:shd w:val="clear" w:color="auto" w:fill="auto"/>
            <w:vAlign w:val="center"/>
            <w:hideMark/>
          </w:tcPr>
          <w:p w14:paraId="5B55C08B"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|3*fx_high + 1*fy_high|</w:t>
            </w:r>
          </w:p>
        </w:tc>
        <w:tc>
          <w:tcPr>
            <w:tcW w:w="1842" w:type="dxa"/>
            <w:shd w:val="clear" w:color="auto" w:fill="auto"/>
            <w:vAlign w:val="center"/>
            <w:hideMark/>
          </w:tcPr>
          <w:p w14:paraId="03C873F5"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|3*fy_low + 1*fx_low|</w:t>
            </w:r>
          </w:p>
        </w:tc>
        <w:tc>
          <w:tcPr>
            <w:tcW w:w="1843" w:type="dxa"/>
            <w:shd w:val="clear" w:color="auto" w:fill="auto"/>
            <w:vAlign w:val="center"/>
            <w:hideMark/>
          </w:tcPr>
          <w:p w14:paraId="3C154137"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|3*fy_high + 1*fx_high|</w:t>
            </w:r>
          </w:p>
        </w:tc>
      </w:tr>
      <w:tr w:rsidR="00C33313" w:rsidRPr="00DB7239" w14:paraId="5BE6ABC0" w14:textId="77777777" w:rsidTr="001471C7">
        <w:trPr>
          <w:trHeight w:val="270"/>
        </w:trPr>
        <w:tc>
          <w:tcPr>
            <w:tcW w:w="2825" w:type="dxa"/>
            <w:shd w:val="clear" w:color="auto" w:fill="auto"/>
            <w:vAlign w:val="center"/>
            <w:hideMark/>
          </w:tcPr>
          <w:p w14:paraId="6F88127C"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FFFFF"/>
            <w:vAlign w:val="center"/>
            <w:hideMark/>
          </w:tcPr>
          <w:p w14:paraId="523A1595"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8034</w:t>
            </w:r>
          </w:p>
        </w:tc>
        <w:tc>
          <w:tcPr>
            <w:tcW w:w="1985" w:type="dxa"/>
            <w:shd w:val="clear" w:color="000000" w:fill="FFFFFF"/>
            <w:vAlign w:val="center"/>
            <w:hideMark/>
          </w:tcPr>
          <w:p w14:paraId="195ADCC2"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8669</w:t>
            </w:r>
          </w:p>
        </w:tc>
        <w:tc>
          <w:tcPr>
            <w:tcW w:w="1842" w:type="dxa"/>
            <w:shd w:val="clear" w:color="000000" w:fill="FFFFFF"/>
            <w:vAlign w:val="center"/>
            <w:hideMark/>
          </w:tcPr>
          <w:p w14:paraId="4DD3B9F8"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18478</w:t>
            </w:r>
          </w:p>
        </w:tc>
        <w:tc>
          <w:tcPr>
            <w:tcW w:w="1843" w:type="dxa"/>
            <w:shd w:val="clear" w:color="000000" w:fill="FFFFFF"/>
            <w:vAlign w:val="center"/>
            <w:hideMark/>
          </w:tcPr>
          <w:p w14:paraId="4E924179"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20023</w:t>
            </w:r>
          </w:p>
        </w:tc>
      </w:tr>
      <w:tr w:rsidR="00C33313" w:rsidRPr="00DB7239" w14:paraId="16FB9B3F" w14:textId="77777777" w:rsidTr="001471C7">
        <w:trPr>
          <w:trHeight w:val="270"/>
        </w:trPr>
        <w:tc>
          <w:tcPr>
            <w:tcW w:w="2825" w:type="dxa"/>
            <w:shd w:val="clear" w:color="000000" w:fill="F2F2F2"/>
            <w:vAlign w:val="center"/>
            <w:hideMark/>
          </w:tcPr>
          <w:p w14:paraId="3B57DB10"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347BC762"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|fx_low – 4*fy_high|</w:t>
            </w:r>
          </w:p>
        </w:tc>
        <w:tc>
          <w:tcPr>
            <w:tcW w:w="1985" w:type="dxa"/>
            <w:shd w:val="clear" w:color="000000" w:fill="F2F2F2"/>
            <w:vAlign w:val="center"/>
            <w:hideMark/>
          </w:tcPr>
          <w:p w14:paraId="0B9CDAE3"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|fx_high – 4*fy_low|</w:t>
            </w:r>
          </w:p>
        </w:tc>
        <w:tc>
          <w:tcPr>
            <w:tcW w:w="1842" w:type="dxa"/>
            <w:shd w:val="clear" w:color="000000" w:fill="F2F2F2"/>
            <w:vAlign w:val="center"/>
            <w:hideMark/>
          </w:tcPr>
          <w:p w14:paraId="1B85F99A"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|fy_low – 4*fx_high|</w:t>
            </w:r>
          </w:p>
        </w:tc>
        <w:tc>
          <w:tcPr>
            <w:tcW w:w="1843" w:type="dxa"/>
            <w:shd w:val="clear" w:color="000000" w:fill="F2F2F2"/>
            <w:vAlign w:val="center"/>
            <w:hideMark/>
          </w:tcPr>
          <w:p w14:paraId="7DC55931"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|fy_high – 4*fx_low|</w:t>
            </w:r>
          </w:p>
        </w:tc>
      </w:tr>
      <w:tr w:rsidR="00C33313" w:rsidRPr="00DB7239" w14:paraId="33135E8D" w14:textId="77777777" w:rsidTr="001471C7">
        <w:trPr>
          <w:trHeight w:val="270"/>
        </w:trPr>
        <w:tc>
          <w:tcPr>
            <w:tcW w:w="2825" w:type="dxa"/>
            <w:shd w:val="clear" w:color="000000" w:fill="F2F2F2"/>
            <w:vAlign w:val="center"/>
            <w:hideMark/>
          </w:tcPr>
          <w:p w14:paraId="4D7F8FD6"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31BDD750"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24997</w:t>
            </w:r>
          </w:p>
        </w:tc>
        <w:tc>
          <w:tcPr>
            <w:tcW w:w="1985" w:type="dxa"/>
            <w:shd w:val="clear" w:color="000000" w:fill="F2F2F2"/>
            <w:vAlign w:val="center"/>
            <w:hideMark/>
          </w:tcPr>
          <w:p w14:paraId="5AF9F858"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22952</w:t>
            </w:r>
          </w:p>
        </w:tc>
        <w:tc>
          <w:tcPr>
            <w:tcW w:w="1842" w:type="dxa"/>
            <w:shd w:val="clear" w:color="000000" w:fill="F2F2F2"/>
            <w:vAlign w:val="center"/>
            <w:hideMark/>
          </w:tcPr>
          <w:p w14:paraId="42B93178"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2933</w:t>
            </w:r>
          </w:p>
        </w:tc>
        <w:tc>
          <w:tcPr>
            <w:tcW w:w="1843" w:type="dxa"/>
            <w:shd w:val="clear" w:color="000000" w:fill="F2F2F2"/>
            <w:vAlign w:val="center"/>
            <w:hideMark/>
          </w:tcPr>
          <w:p w14:paraId="55AB98D7"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3613</w:t>
            </w:r>
          </w:p>
        </w:tc>
      </w:tr>
      <w:tr w:rsidR="00C33313" w:rsidRPr="00DB7239" w14:paraId="4ECE4B5A" w14:textId="77777777" w:rsidTr="001471C7">
        <w:trPr>
          <w:trHeight w:val="270"/>
        </w:trPr>
        <w:tc>
          <w:tcPr>
            <w:tcW w:w="2825" w:type="dxa"/>
            <w:shd w:val="clear" w:color="000000" w:fill="F2F2F2"/>
            <w:vAlign w:val="center"/>
            <w:hideMark/>
          </w:tcPr>
          <w:p w14:paraId="091F1706"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08C305D1"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|2*fx_low - 3*fy_high|</w:t>
            </w:r>
          </w:p>
        </w:tc>
        <w:tc>
          <w:tcPr>
            <w:tcW w:w="1985" w:type="dxa"/>
            <w:shd w:val="clear" w:color="000000" w:fill="F2F2F2"/>
            <w:vAlign w:val="center"/>
            <w:hideMark/>
          </w:tcPr>
          <w:p w14:paraId="3CC2E517"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|2*fx_high - 3*fy_low|</w:t>
            </w:r>
          </w:p>
        </w:tc>
        <w:tc>
          <w:tcPr>
            <w:tcW w:w="1842" w:type="dxa"/>
            <w:shd w:val="clear" w:color="000000" w:fill="F2F2F2"/>
            <w:vAlign w:val="center"/>
            <w:hideMark/>
          </w:tcPr>
          <w:p w14:paraId="1BDB65BF"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|2*fy_low - 3*fx_high|</w:t>
            </w:r>
          </w:p>
        </w:tc>
        <w:tc>
          <w:tcPr>
            <w:tcW w:w="1843" w:type="dxa"/>
            <w:shd w:val="clear" w:color="000000" w:fill="F2F2F2"/>
            <w:vAlign w:val="center"/>
            <w:hideMark/>
          </w:tcPr>
          <w:p w14:paraId="4ADB0151"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|2*fy_high -3*fx_low|</w:t>
            </w:r>
          </w:p>
        </w:tc>
      </w:tr>
      <w:tr w:rsidR="00C33313" w:rsidRPr="00DB7239" w14:paraId="72F63272" w14:textId="77777777" w:rsidTr="001471C7">
        <w:trPr>
          <w:trHeight w:val="270"/>
        </w:trPr>
        <w:tc>
          <w:tcPr>
            <w:tcW w:w="2825" w:type="dxa"/>
            <w:shd w:val="clear" w:color="000000" w:fill="F2F2F2"/>
            <w:vAlign w:val="center"/>
            <w:hideMark/>
          </w:tcPr>
          <w:p w14:paraId="5B2DAE1C"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027D5007"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17869</w:t>
            </w:r>
          </w:p>
        </w:tc>
        <w:tc>
          <w:tcPr>
            <w:tcW w:w="1985" w:type="dxa"/>
            <w:shd w:val="clear" w:color="000000" w:fill="F2F2F2"/>
            <w:vAlign w:val="center"/>
            <w:hideMark/>
          </w:tcPr>
          <w:p w14:paraId="1C73C695"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16279</w:t>
            </w:r>
          </w:p>
        </w:tc>
        <w:tc>
          <w:tcPr>
            <w:tcW w:w="1842" w:type="dxa"/>
            <w:shd w:val="clear" w:color="000000" w:fill="F2F2F2"/>
            <w:vAlign w:val="center"/>
            <w:hideMark/>
          </w:tcPr>
          <w:p w14:paraId="2095F1CA"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9606</w:t>
            </w:r>
          </w:p>
        </w:tc>
        <w:tc>
          <w:tcPr>
            <w:tcW w:w="1843" w:type="dxa"/>
            <w:shd w:val="clear" w:color="000000" w:fill="F2F2F2"/>
            <w:vAlign w:val="center"/>
            <w:hideMark/>
          </w:tcPr>
          <w:p w14:paraId="33698A95"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10741</w:t>
            </w:r>
          </w:p>
        </w:tc>
      </w:tr>
      <w:tr w:rsidR="00C33313" w:rsidRPr="00DB7239" w14:paraId="44C57A7B" w14:textId="77777777" w:rsidTr="001471C7">
        <w:trPr>
          <w:trHeight w:val="270"/>
        </w:trPr>
        <w:tc>
          <w:tcPr>
            <w:tcW w:w="2825" w:type="dxa"/>
            <w:shd w:val="clear" w:color="000000" w:fill="F2F2F2"/>
            <w:vAlign w:val="center"/>
            <w:hideMark/>
          </w:tcPr>
          <w:p w14:paraId="69FA21B8"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3BEC75AC"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|fx_low + 4*fy_low|</w:t>
            </w:r>
          </w:p>
        </w:tc>
        <w:tc>
          <w:tcPr>
            <w:tcW w:w="1985" w:type="dxa"/>
            <w:shd w:val="clear" w:color="000000" w:fill="F2F2F2"/>
            <w:vAlign w:val="center"/>
            <w:hideMark/>
          </w:tcPr>
          <w:p w14:paraId="796B1B8D"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|fx_high + 4*fy_high|</w:t>
            </w:r>
          </w:p>
        </w:tc>
        <w:tc>
          <w:tcPr>
            <w:tcW w:w="1842" w:type="dxa"/>
            <w:shd w:val="clear" w:color="000000" w:fill="F2F2F2"/>
            <w:vAlign w:val="center"/>
            <w:hideMark/>
          </w:tcPr>
          <w:p w14:paraId="1D0CE8C9"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|fy_low + 4*fx_low|</w:t>
            </w:r>
          </w:p>
        </w:tc>
        <w:tc>
          <w:tcPr>
            <w:tcW w:w="1843" w:type="dxa"/>
            <w:shd w:val="clear" w:color="000000" w:fill="F2F2F2"/>
            <w:vAlign w:val="center"/>
            <w:hideMark/>
          </w:tcPr>
          <w:p w14:paraId="134B248A"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|fy_high + 4*fx_high|</w:t>
            </w:r>
          </w:p>
        </w:tc>
      </w:tr>
      <w:tr w:rsidR="00C33313" w:rsidRPr="00DB7239" w14:paraId="7CFB0E84" w14:textId="77777777" w:rsidTr="001471C7">
        <w:trPr>
          <w:trHeight w:val="270"/>
        </w:trPr>
        <w:tc>
          <w:tcPr>
            <w:tcW w:w="2825" w:type="dxa"/>
            <w:shd w:val="clear" w:color="000000" w:fill="F2F2F2"/>
            <w:vAlign w:val="center"/>
            <w:hideMark/>
          </w:tcPr>
          <w:p w14:paraId="66F88AEF"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67F6F340"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24403</w:t>
            </w:r>
          </w:p>
        </w:tc>
        <w:tc>
          <w:tcPr>
            <w:tcW w:w="1985" w:type="dxa"/>
            <w:shd w:val="clear" w:color="000000" w:fill="F2F2F2"/>
            <w:vAlign w:val="center"/>
            <w:hideMark/>
          </w:tcPr>
          <w:p w14:paraId="07DEC4D5"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26448</w:t>
            </w:r>
          </w:p>
        </w:tc>
        <w:tc>
          <w:tcPr>
            <w:tcW w:w="1842" w:type="dxa"/>
            <w:shd w:val="clear" w:color="000000" w:fill="F2F2F2"/>
            <w:vAlign w:val="center"/>
            <w:hideMark/>
          </w:tcPr>
          <w:p w14:paraId="0831C60C"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8737</w:t>
            </w:r>
          </w:p>
        </w:tc>
        <w:tc>
          <w:tcPr>
            <w:tcW w:w="1843" w:type="dxa"/>
            <w:shd w:val="clear" w:color="000000" w:fill="F2F2F2"/>
            <w:vAlign w:val="center"/>
            <w:hideMark/>
          </w:tcPr>
          <w:p w14:paraId="78876358"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9417</w:t>
            </w:r>
          </w:p>
        </w:tc>
      </w:tr>
      <w:tr w:rsidR="00C33313" w:rsidRPr="00DB7239" w14:paraId="43CEE5C7" w14:textId="77777777" w:rsidTr="001471C7">
        <w:trPr>
          <w:trHeight w:val="270"/>
        </w:trPr>
        <w:tc>
          <w:tcPr>
            <w:tcW w:w="2825" w:type="dxa"/>
            <w:shd w:val="clear" w:color="000000" w:fill="F2F2F2"/>
            <w:vAlign w:val="center"/>
            <w:hideMark/>
          </w:tcPr>
          <w:p w14:paraId="4668DF5B"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404D7436"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|2*fx_low + 3*fy_low|</w:t>
            </w:r>
          </w:p>
        </w:tc>
        <w:tc>
          <w:tcPr>
            <w:tcW w:w="1985" w:type="dxa"/>
            <w:shd w:val="clear" w:color="000000" w:fill="F2F2F2"/>
            <w:vAlign w:val="center"/>
            <w:hideMark/>
          </w:tcPr>
          <w:p w14:paraId="76700066"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|2*fx_high + 3*fy_high|</w:t>
            </w:r>
          </w:p>
        </w:tc>
        <w:tc>
          <w:tcPr>
            <w:tcW w:w="1842" w:type="dxa"/>
            <w:shd w:val="clear" w:color="000000" w:fill="F2F2F2"/>
            <w:vAlign w:val="center"/>
            <w:hideMark/>
          </w:tcPr>
          <w:p w14:paraId="41CC3F84"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|2*fy_low + 3*fx_low|</w:t>
            </w:r>
          </w:p>
        </w:tc>
        <w:tc>
          <w:tcPr>
            <w:tcW w:w="1843" w:type="dxa"/>
            <w:shd w:val="clear" w:color="000000" w:fill="F2F2F2"/>
            <w:vAlign w:val="center"/>
            <w:hideMark/>
          </w:tcPr>
          <w:p w14:paraId="53AD8B89"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|2*fy_high + 3*fx_high|</w:t>
            </w:r>
          </w:p>
        </w:tc>
      </w:tr>
      <w:tr w:rsidR="00C33313" w:rsidRPr="00DB7239" w14:paraId="15C2228C" w14:textId="77777777" w:rsidTr="001471C7">
        <w:trPr>
          <w:trHeight w:val="270"/>
        </w:trPr>
        <w:tc>
          <w:tcPr>
            <w:tcW w:w="2825" w:type="dxa"/>
            <w:shd w:val="clear" w:color="000000" w:fill="F2F2F2"/>
            <w:vAlign w:val="center"/>
            <w:hideMark/>
          </w:tcPr>
          <w:p w14:paraId="7351E96B"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28749DD1"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19181</w:t>
            </w:r>
          </w:p>
        </w:tc>
        <w:tc>
          <w:tcPr>
            <w:tcW w:w="1985" w:type="dxa"/>
            <w:shd w:val="clear" w:color="000000" w:fill="F2F2F2"/>
            <w:vAlign w:val="center"/>
            <w:hideMark/>
          </w:tcPr>
          <w:p w14:paraId="1CD71CCA"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20771</w:t>
            </w:r>
          </w:p>
        </w:tc>
        <w:tc>
          <w:tcPr>
            <w:tcW w:w="1842" w:type="dxa"/>
            <w:shd w:val="clear" w:color="000000" w:fill="F2F2F2"/>
            <w:vAlign w:val="center"/>
            <w:hideMark/>
          </w:tcPr>
          <w:p w14:paraId="03783E43"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13959</w:t>
            </w:r>
          </w:p>
        </w:tc>
        <w:tc>
          <w:tcPr>
            <w:tcW w:w="1843" w:type="dxa"/>
            <w:shd w:val="clear" w:color="000000" w:fill="F2F2F2"/>
            <w:vAlign w:val="center"/>
            <w:hideMark/>
          </w:tcPr>
          <w:p w14:paraId="36F951C1"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15094</w:t>
            </w:r>
          </w:p>
        </w:tc>
      </w:tr>
    </w:tbl>
    <w:p w14:paraId="53B408A2" w14:textId="77777777" w:rsidR="00C33313" w:rsidRDefault="00C33313" w:rsidP="00C33313">
      <w:pPr>
        <w:rPr>
          <w:rFonts w:asciiTheme="minorHAnsi" w:eastAsiaTheme="minorHAnsi" w:hAnsiTheme="minorHAnsi" w:cstheme="minorBidi"/>
          <w:sz w:val="22"/>
          <w:szCs w:val="22"/>
        </w:rPr>
      </w:pPr>
    </w:p>
    <w:p w14:paraId="3CBC1C66" w14:textId="77777777" w:rsidR="00C33313" w:rsidRDefault="00C33313" w:rsidP="00C33313">
      <w:pPr>
        <w:rPr>
          <w:lang w:eastAsia="ko-KR"/>
        </w:rPr>
      </w:pPr>
      <w:r w:rsidRPr="0073594C">
        <w:rPr>
          <w:lang w:eastAsia="ko-KR"/>
        </w:rPr>
        <w:t xml:space="preserve">Based on the </w:t>
      </w:r>
      <w:r w:rsidRPr="0073594C">
        <w:rPr>
          <w:lang w:val="en-US" w:eastAsia="zh-CN"/>
        </w:rPr>
        <w:t>t</w:t>
      </w:r>
      <w:r w:rsidRPr="0073594C">
        <w:rPr>
          <w:lang w:eastAsia="ko-KR"/>
        </w:rPr>
        <w:t xml:space="preserve">ables above it can be seen that </w:t>
      </w:r>
    </w:p>
    <w:p w14:paraId="179A3DF6" w14:textId="77777777" w:rsidR="00C33313" w:rsidRDefault="00C33313" w:rsidP="006A0293">
      <w:pPr>
        <w:pStyle w:val="affb"/>
        <w:overflowPunct w:val="0"/>
        <w:autoSpaceDE w:val="0"/>
        <w:autoSpaceDN w:val="0"/>
        <w:adjustRightInd w:val="0"/>
        <w:textAlignment w:val="baseline"/>
        <w:rPr>
          <w:lang w:eastAsia="zh-CN"/>
        </w:rPr>
      </w:pPr>
      <w:r>
        <w:rPr>
          <w:lang w:eastAsia="ko-KR"/>
        </w:rPr>
        <w:t>n1</w:t>
      </w:r>
      <w:r w:rsidRPr="0073594C">
        <w:rPr>
          <w:lang w:eastAsia="ko-KR"/>
        </w:rPr>
        <w:t xml:space="preserve"> + n</w:t>
      </w:r>
      <w:r>
        <w:rPr>
          <w:lang w:eastAsia="ko-KR"/>
        </w:rPr>
        <w:t>28</w:t>
      </w:r>
      <w:r w:rsidRPr="0073594C">
        <w:rPr>
          <w:lang w:eastAsia="ko-KR"/>
        </w:rPr>
        <w:t xml:space="preserve"> IMD</w:t>
      </w:r>
      <w:r>
        <w:rPr>
          <w:lang w:eastAsia="ko-KR"/>
        </w:rPr>
        <w:t>5</w:t>
      </w:r>
      <w:r w:rsidRPr="0073594C">
        <w:rPr>
          <w:lang w:eastAsia="ko-KR"/>
        </w:rPr>
        <w:t xml:space="preserve"> may affect Rx frequencies of band n</w:t>
      </w:r>
      <w:r>
        <w:rPr>
          <w:lang w:eastAsia="ko-KR"/>
        </w:rPr>
        <w:t>102</w:t>
      </w:r>
    </w:p>
    <w:p w14:paraId="1347D618" w14:textId="55DE9459" w:rsidR="00C33313" w:rsidRPr="006A0293" w:rsidRDefault="00C33313" w:rsidP="00C33313">
      <w:pPr>
        <w:pStyle w:val="41"/>
      </w:pPr>
      <w:bookmarkStart w:id="581" w:name="_Toc117459053"/>
      <w:bookmarkStart w:id="582" w:name="_Toc136288507"/>
      <w:r w:rsidRPr="006A0293">
        <w:t>5.</w:t>
      </w:r>
      <w:r>
        <w:t>54</w:t>
      </w:r>
      <w:r w:rsidRPr="006A0293">
        <w:t>.2.2</w:t>
      </w:r>
      <w:r w:rsidRPr="006A0293">
        <w:tab/>
        <w:t>REFSENS requirements</w:t>
      </w:r>
      <w:bookmarkEnd w:id="581"/>
      <w:bookmarkEnd w:id="582"/>
    </w:p>
    <w:p w14:paraId="45ED1462" w14:textId="77777777" w:rsidR="00C33313" w:rsidRDefault="00C33313" w:rsidP="00C33313">
      <w:r>
        <w:t>Based on the co-existence studies there are a need to define MSD values. MSD values from DC_8A_n28-n79 are reused, for IMD5 into n102. This is the only combination that creates a 5</w:t>
      </w:r>
      <w:r w:rsidRPr="00AA6BE8">
        <w:rPr>
          <w:vertAlign w:val="superscript"/>
        </w:rPr>
        <w:t>th</w:t>
      </w:r>
      <w:r>
        <w:t xml:space="preserve"> order IMD in the highest band, although 8A and n1 are distant in frequency, but so is n79 and n102. </w:t>
      </w:r>
      <w:bookmarkStart w:id="583" w:name="_Hlk135736718"/>
      <w:r>
        <w:t>For IMD5 MSD 0.0dB could be used which is the same as for the case in DC_8A_n28-n79, which essentially asks for the test to prove that the UE is compliant with no relaxation despite the presence of the IMD product. However, given n102 is a shared spectrum access band the MSD is left as N/A.</w:t>
      </w:r>
      <w:bookmarkEnd w:id="583"/>
    </w:p>
    <w:p w14:paraId="3333E040" w14:textId="77D07BE4" w:rsidR="00C33313" w:rsidRDefault="00C33313" w:rsidP="00C33313">
      <w:pPr>
        <w:pStyle w:val="TH"/>
        <w:rPr>
          <w:rFonts w:cs="Arial"/>
        </w:rPr>
      </w:pPr>
      <w:r>
        <w:rPr>
          <w:rFonts w:cs="Arial"/>
        </w:rPr>
        <w:t xml:space="preserve">Table </w:t>
      </w:r>
      <w:r w:rsidRPr="00A20126">
        <w:rPr>
          <w:rFonts w:cs="Arial"/>
        </w:rPr>
        <w:t>5.</w:t>
      </w:r>
      <w:r>
        <w:rPr>
          <w:rFonts w:cs="Arial"/>
        </w:rPr>
        <w:t>54.</w:t>
      </w:r>
      <w:r w:rsidRPr="00A20126">
        <w:rPr>
          <w:rFonts w:cs="Arial"/>
        </w:rPr>
        <w:t>2.</w:t>
      </w:r>
      <w:r>
        <w:rPr>
          <w:rFonts w:cs="Arial"/>
        </w:rPr>
        <w:t xml:space="preserve">2-1: </w:t>
      </w:r>
      <w:r w:rsidRPr="00A20126">
        <w:rPr>
          <w:rFonts w:cs="Arial"/>
        </w:rPr>
        <w:t xml:space="preserve">3DL/2UL </w:t>
      </w:r>
      <w:r>
        <w:rPr>
          <w:rFonts w:cs="Arial"/>
        </w:rPr>
        <w:t>inter-band</w:t>
      </w:r>
      <w:r w:rsidRPr="00A20126">
        <w:rPr>
          <w:rFonts w:cs="Arial"/>
        </w:rPr>
        <w:t xml:space="preserve"> 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33313" w14:paraId="2AA629B4" w14:textId="77777777" w:rsidTr="001471C7">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682EB942" w14:textId="77777777" w:rsidR="00C33313" w:rsidRDefault="00C33313" w:rsidP="001471C7">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63861A27" w14:textId="77777777" w:rsidR="00C33313" w:rsidRDefault="00C33313" w:rsidP="001471C7">
            <w:pPr>
              <w:pStyle w:val="TAH"/>
            </w:pPr>
            <w:r>
              <w:t>Source of IMD</w:t>
            </w:r>
          </w:p>
        </w:tc>
      </w:tr>
      <w:tr w:rsidR="00C33313" w14:paraId="0EA610DD" w14:textId="77777777" w:rsidTr="001471C7">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439AA892" w14:textId="77777777" w:rsidR="00C33313" w:rsidRDefault="00C33313" w:rsidP="001471C7">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F41BC23" w14:textId="77777777" w:rsidR="00C33313" w:rsidRDefault="00C33313" w:rsidP="001471C7">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37DB4F0D" w14:textId="77777777" w:rsidR="00C33313" w:rsidRDefault="00C33313" w:rsidP="001471C7">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7374725F" w14:textId="77777777" w:rsidR="00C33313" w:rsidRDefault="00C33313" w:rsidP="001471C7">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55549FBF" w14:textId="77777777" w:rsidR="00C33313" w:rsidRDefault="00C33313" w:rsidP="001471C7">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2A813855" w14:textId="77777777" w:rsidR="00C33313" w:rsidRDefault="00C33313" w:rsidP="001471C7">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3A5AD578" w14:textId="77777777" w:rsidR="00C33313" w:rsidRDefault="00C33313" w:rsidP="001471C7">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49BC2619" w14:textId="77777777" w:rsidR="00C33313" w:rsidRDefault="00C33313" w:rsidP="001471C7">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520E6E30" w14:textId="77777777" w:rsidR="00C33313" w:rsidRDefault="00C33313" w:rsidP="001471C7">
            <w:pPr>
              <w:pStyle w:val="TAH"/>
            </w:pPr>
          </w:p>
        </w:tc>
      </w:tr>
      <w:tr w:rsidR="00C33313" w14:paraId="4ED0873C" w14:textId="77777777" w:rsidTr="001471C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3E1B791" w14:textId="77777777" w:rsidR="00C33313" w:rsidRDefault="00C33313" w:rsidP="001471C7">
            <w:pPr>
              <w:pStyle w:val="TAC"/>
              <w:rPr>
                <w:lang w:val="en-US" w:eastAsia="zh-CN"/>
              </w:rPr>
            </w:pPr>
            <w:r w:rsidRPr="009253A0">
              <w:rPr>
                <w:color w:val="000000"/>
                <w:lang w:eastAsia="zh-CN"/>
              </w:rPr>
              <w:t>CA_n</w:t>
            </w:r>
            <w:r>
              <w:rPr>
                <w:color w:val="000000"/>
                <w:lang w:eastAsia="zh-CN"/>
              </w:rPr>
              <w:t>1</w:t>
            </w:r>
            <w:r w:rsidRPr="009253A0">
              <w:rPr>
                <w:color w:val="000000"/>
                <w:lang w:eastAsia="zh-CN"/>
              </w:rPr>
              <w:t>-n</w:t>
            </w:r>
            <w:r>
              <w:rPr>
                <w:color w:val="000000"/>
                <w:lang w:eastAsia="zh-CN"/>
              </w:rPr>
              <w:t>28</w:t>
            </w:r>
            <w:r w:rsidRPr="009253A0">
              <w:rPr>
                <w:color w:val="000000"/>
                <w:lang w:eastAsia="zh-CN"/>
              </w:rPr>
              <w:t>-n</w:t>
            </w:r>
            <w:r>
              <w:rPr>
                <w:color w:val="000000"/>
                <w:lang w:eastAsia="zh-CN"/>
              </w:rPr>
              <w:t>102</w:t>
            </w:r>
          </w:p>
        </w:tc>
        <w:tc>
          <w:tcPr>
            <w:tcW w:w="1146" w:type="dxa"/>
            <w:tcBorders>
              <w:top w:val="single" w:sz="4" w:space="0" w:color="auto"/>
              <w:left w:val="single" w:sz="4" w:space="0" w:color="auto"/>
              <w:right w:val="single" w:sz="4" w:space="0" w:color="auto"/>
            </w:tcBorders>
          </w:tcPr>
          <w:p w14:paraId="554C01E0" w14:textId="77777777" w:rsidR="00C33313" w:rsidRDefault="00C33313" w:rsidP="001471C7">
            <w:pPr>
              <w:pStyle w:val="TAC"/>
              <w:rPr>
                <w:lang w:val="en-US" w:eastAsia="ko-KR"/>
              </w:rPr>
            </w:pPr>
            <w:r>
              <w:t>n1</w:t>
            </w:r>
          </w:p>
        </w:tc>
        <w:tc>
          <w:tcPr>
            <w:tcW w:w="960" w:type="dxa"/>
            <w:tcBorders>
              <w:top w:val="single" w:sz="4" w:space="0" w:color="auto"/>
              <w:left w:val="single" w:sz="4" w:space="0" w:color="auto"/>
              <w:right w:val="single" w:sz="4" w:space="0" w:color="auto"/>
            </w:tcBorders>
            <w:vAlign w:val="center"/>
          </w:tcPr>
          <w:p w14:paraId="5FF0E429" w14:textId="77777777" w:rsidR="00C33313" w:rsidRDefault="00C33313" w:rsidP="001471C7">
            <w:pPr>
              <w:pStyle w:val="TAC"/>
              <w:rPr>
                <w:lang w:val="en-US" w:eastAsia="ko-KR"/>
              </w:rPr>
            </w:pPr>
            <w:r>
              <w:rPr>
                <w:rFonts w:cs="Arial"/>
                <w:color w:val="000000"/>
                <w:szCs w:val="18"/>
              </w:rPr>
              <w:t>1930</w:t>
            </w:r>
          </w:p>
        </w:tc>
        <w:tc>
          <w:tcPr>
            <w:tcW w:w="964" w:type="dxa"/>
            <w:tcBorders>
              <w:top w:val="single" w:sz="4" w:space="0" w:color="auto"/>
              <w:left w:val="single" w:sz="4" w:space="0" w:color="auto"/>
              <w:right w:val="single" w:sz="4" w:space="0" w:color="auto"/>
            </w:tcBorders>
          </w:tcPr>
          <w:p w14:paraId="376DE76A" w14:textId="77777777" w:rsidR="00C33313" w:rsidRDefault="00C33313" w:rsidP="001471C7">
            <w:pPr>
              <w:pStyle w:val="TAC"/>
              <w:rPr>
                <w:lang w:val="en-US" w:eastAsia="ko-KR"/>
              </w:rPr>
            </w:pPr>
            <w:r>
              <w:rPr>
                <w:lang w:val="en-US" w:eastAsia="ko-KR"/>
              </w:rPr>
              <w:t>5</w:t>
            </w:r>
          </w:p>
        </w:tc>
        <w:tc>
          <w:tcPr>
            <w:tcW w:w="960" w:type="dxa"/>
            <w:tcBorders>
              <w:top w:val="single" w:sz="4" w:space="0" w:color="auto"/>
              <w:left w:val="single" w:sz="4" w:space="0" w:color="auto"/>
              <w:right w:val="single" w:sz="4" w:space="0" w:color="auto"/>
            </w:tcBorders>
          </w:tcPr>
          <w:p w14:paraId="0E53A447" w14:textId="77777777" w:rsidR="00C33313" w:rsidRDefault="00C33313" w:rsidP="001471C7">
            <w:pPr>
              <w:pStyle w:val="TAC"/>
              <w:rPr>
                <w:lang w:val="en-US" w:eastAsia="ko-KR"/>
              </w:rPr>
            </w:pPr>
            <w:r>
              <w:rPr>
                <w:lang w:val="en-US" w:eastAsia="ko-KR"/>
              </w:rPr>
              <w:t>25</w:t>
            </w:r>
          </w:p>
        </w:tc>
        <w:tc>
          <w:tcPr>
            <w:tcW w:w="960" w:type="dxa"/>
            <w:tcBorders>
              <w:top w:val="single" w:sz="4" w:space="0" w:color="auto"/>
              <w:left w:val="single" w:sz="4" w:space="0" w:color="auto"/>
              <w:right w:val="single" w:sz="4" w:space="0" w:color="auto"/>
            </w:tcBorders>
            <w:vAlign w:val="center"/>
          </w:tcPr>
          <w:p w14:paraId="39D1F84F" w14:textId="77777777" w:rsidR="00C33313" w:rsidRDefault="00C33313" w:rsidP="001471C7">
            <w:pPr>
              <w:pStyle w:val="TAC"/>
              <w:rPr>
                <w:lang w:val="en-US" w:eastAsia="ko-KR"/>
              </w:rPr>
            </w:pPr>
            <w:r>
              <w:rPr>
                <w:rFonts w:cs="Arial"/>
                <w:color w:val="000000"/>
                <w:szCs w:val="18"/>
              </w:rPr>
              <w:t>2120</w:t>
            </w:r>
          </w:p>
        </w:tc>
        <w:tc>
          <w:tcPr>
            <w:tcW w:w="977" w:type="dxa"/>
            <w:tcBorders>
              <w:top w:val="single" w:sz="4" w:space="0" w:color="auto"/>
              <w:left w:val="single" w:sz="4" w:space="0" w:color="auto"/>
              <w:bottom w:val="single" w:sz="4" w:space="0" w:color="auto"/>
              <w:right w:val="single" w:sz="4" w:space="0" w:color="auto"/>
            </w:tcBorders>
          </w:tcPr>
          <w:p w14:paraId="472FB13C" w14:textId="77777777" w:rsidR="00C33313" w:rsidRDefault="00C33313" w:rsidP="001471C7">
            <w:pPr>
              <w:pStyle w:val="TAC"/>
            </w:pPr>
            <w:r>
              <w:t>N/A</w:t>
            </w:r>
          </w:p>
        </w:tc>
        <w:tc>
          <w:tcPr>
            <w:tcW w:w="828" w:type="dxa"/>
            <w:tcBorders>
              <w:top w:val="single" w:sz="4" w:space="0" w:color="auto"/>
              <w:left w:val="single" w:sz="4" w:space="0" w:color="auto"/>
              <w:right w:val="single" w:sz="4" w:space="0" w:color="auto"/>
            </w:tcBorders>
          </w:tcPr>
          <w:p w14:paraId="0BAF3007" w14:textId="77777777" w:rsidR="00C33313" w:rsidRDefault="00C33313" w:rsidP="001471C7">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
          <w:p w14:paraId="5AD23F3A" w14:textId="77777777" w:rsidR="00C33313" w:rsidRDefault="00C33313" w:rsidP="001471C7">
            <w:pPr>
              <w:pStyle w:val="TAC"/>
            </w:pPr>
            <w:r>
              <w:t>N/A</w:t>
            </w:r>
          </w:p>
        </w:tc>
      </w:tr>
      <w:tr w:rsidR="00C33313" w14:paraId="7824F956" w14:textId="77777777" w:rsidTr="001471C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0E0E99B" w14:textId="77777777" w:rsidR="00C33313" w:rsidRDefault="00C33313" w:rsidP="001471C7">
            <w:pPr>
              <w:pStyle w:val="TAC"/>
              <w:rPr>
                <w:lang w:val="en-US" w:eastAsia="zh-CN"/>
              </w:rPr>
            </w:pPr>
          </w:p>
        </w:tc>
        <w:tc>
          <w:tcPr>
            <w:tcW w:w="1146" w:type="dxa"/>
            <w:tcBorders>
              <w:top w:val="single" w:sz="4" w:space="0" w:color="auto"/>
              <w:left w:val="single" w:sz="4" w:space="0" w:color="auto"/>
              <w:right w:val="single" w:sz="4" w:space="0" w:color="auto"/>
            </w:tcBorders>
          </w:tcPr>
          <w:p w14:paraId="3F6EACDC" w14:textId="77777777" w:rsidR="00C33313" w:rsidRDefault="00C33313" w:rsidP="001471C7">
            <w:pPr>
              <w:pStyle w:val="TAC"/>
              <w:rPr>
                <w:lang w:val="en-US" w:eastAsia="ko-KR"/>
              </w:rPr>
            </w:pPr>
            <w:r>
              <w:t>n28</w:t>
            </w:r>
          </w:p>
        </w:tc>
        <w:tc>
          <w:tcPr>
            <w:tcW w:w="960" w:type="dxa"/>
            <w:tcBorders>
              <w:top w:val="single" w:sz="4" w:space="0" w:color="auto"/>
              <w:left w:val="single" w:sz="4" w:space="0" w:color="auto"/>
              <w:right w:val="single" w:sz="4" w:space="0" w:color="auto"/>
            </w:tcBorders>
            <w:vAlign w:val="center"/>
          </w:tcPr>
          <w:p w14:paraId="13EA4DB0" w14:textId="77777777" w:rsidR="00C33313" w:rsidRPr="00E7711D" w:rsidRDefault="00C33313" w:rsidP="001471C7">
            <w:pPr>
              <w:pStyle w:val="TAC"/>
              <w:framePr w:wrap="notBeside" w:vAnchor="page" w:hAnchor="margin" w:xAlign="right" w:y="6805"/>
            </w:pPr>
            <w:r>
              <w:rPr>
                <w:rFonts w:cs="Arial"/>
                <w:color w:val="000000"/>
                <w:szCs w:val="18"/>
              </w:rPr>
              <w:t>706</w:t>
            </w:r>
          </w:p>
        </w:tc>
        <w:tc>
          <w:tcPr>
            <w:tcW w:w="964" w:type="dxa"/>
            <w:tcBorders>
              <w:top w:val="single" w:sz="4" w:space="0" w:color="auto"/>
              <w:left w:val="single" w:sz="4" w:space="0" w:color="auto"/>
              <w:right w:val="single" w:sz="4" w:space="0" w:color="auto"/>
            </w:tcBorders>
          </w:tcPr>
          <w:p w14:paraId="1EB323A5" w14:textId="77777777" w:rsidR="00C33313" w:rsidRPr="00E7711D" w:rsidRDefault="00C33313" w:rsidP="001471C7">
            <w:pPr>
              <w:pStyle w:val="TAC"/>
              <w:framePr w:wrap="notBeside" w:vAnchor="page" w:hAnchor="margin" w:xAlign="right" w:y="6805"/>
            </w:pPr>
            <w:r>
              <w:t>5</w:t>
            </w:r>
          </w:p>
        </w:tc>
        <w:tc>
          <w:tcPr>
            <w:tcW w:w="960" w:type="dxa"/>
            <w:tcBorders>
              <w:top w:val="single" w:sz="4" w:space="0" w:color="auto"/>
              <w:left w:val="single" w:sz="4" w:space="0" w:color="auto"/>
              <w:right w:val="single" w:sz="4" w:space="0" w:color="auto"/>
            </w:tcBorders>
          </w:tcPr>
          <w:p w14:paraId="596B2816" w14:textId="77777777" w:rsidR="00C33313" w:rsidRPr="00E7711D" w:rsidRDefault="00C33313" w:rsidP="001471C7">
            <w:pPr>
              <w:pStyle w:val="TAC"/>
              <w:framePr w:wrap="notBeside" w:vAnchor="page" w:hAnchor="margin" w:xAlign="right" w:y="6805"/>
            </w:pPr>
            <w:r>
              <w:t>25</w:t>
            </w:r>
          </w:p>
        </w:tc>
        <w:tc>
          <w:tcPr>
            <w:tcW w:w="960" w:type="dxa"/>
            <w:tcBorders>
              <w:top w:val="single" w:sz="4" w:space="0" w:color="auto"/>
              <w:left w:val="single" w:sz="4" w:space="0" w:color="auto"/>
              <w:right w:val="single" w:sz="4" w:space="0" w:color="auto"/>
            </w:tcBorders>
            <w:vAlign w:val="center"/>
          </w:tcPr>
          <w:p w14:paraId="7EEDC834" w14:textId="77777777" w:rsidR="00C33313" w:rsidRPr="00E7711D" w:rsidRDefault="00C33313" w:rsidP="001471C7">
            <w:pPr>
              <w:pStyle w:val="TAC"/>
              <w:framePr w:wrap="notBeside" w:vAnchor="page" w:hAnchor="margin" w:xAlign="right" w:y="6805"/>
            </w:pPr>
            <w:r>
              <w:rPr>
                <w:rFonts w:cs="Arial"/>
                <w:color w:val="000000"/>
                <w:szCs w:val="18"/>
              </w:rPr>
              <w:t>761</w:t>
            </w:r>
          </w:p>
        </w:tc>
        <w:tc>
          <w:tcPr>
            <w:tcW w:w="977" w:type="dxa"/>
            <w:tcBorders>
              <w:top w:val="single" w:sz="4" w:space="0" w:color="auto"/>
              <w:left w:val="single" w:sz="4" w:space="0" w:color="auto"/>
              <w:bottom w:val="single" w:sz="4" w:space="0" w:color="auto"/>
              <w:right w:val="single" w:sz="4" w:space="0" w:color="auto"/>
            </w:tcBorders>
          </w:tcPr>
          <w:p w14:paraId="03266888" w14:textId="77777777" w:rsidR="00C33313" w:rsidRDefault="00C33313" w:rsidP="001471C7">
            <w:pPr>
              <w:pStyle w:val="TAC"/>
              <w:framePr w:wrap="notBeside" w:vAnchor="page" w:hAnchor="margin" w:xAlign="right" w:y="6805"/>
            </w:pPr>
            <w:r>
              <w:t>N/A</w:t>
            </w:r>
          </w:p>
        </w:tc>
        <w:tc>
          <w:tcPr>
            <w:tcW w:w="828" w:type="dxa"/>
            <w:tcBorders>
              <w:top w:val="single" w:sz="4" w:space="0" w:color="auto"/>
              <w:left w:val="single" w:sz="4" w:space="0" w:color="auto"/>
              <w:right w:val="single" w:sz="4" w:space="0" w:color="auto"/>
            </w:tcBorders>
          </w:tcPr>
          <w:p w14:paraId="7384E3C6" w14:textId="77777777" w:rsidR="00C33313" w:rsidRDefault="00C33313" w:rsidP="001471C7">
            <w:pPr>
              <w:pStyle w:val="TAC"/>
              <w:framePr w:wrap="notBeside" w:vAnchor="page" w:hAnchor="margin" w:xAlign="right" w:y="6805"/>
            </w:pPr>
            <w:r>
              <w:t>FDD</w:t>
            </w:r>
          </w:p>
        </w:tc>
        <w:tc>
          <w:tcPr>
            <w:tcW w:w="1057" w:type="dxa"/>
            <w:tcBorders>
              <w:top w:val="single" w:sz="4" w:space="0" w:color="auto"/>
              <w:left w:val="single" w:sz="4" w:space="0" w:color="auto"/>
              <w:right w:val="single" w:sz="4" w:space="0" w:color="auto"/>
            </w:tcBorders>
          </w:tcPr>
          <w:p w14:paraId="4C230FE1" w14:textId="77777777" w:rsidR="00C33313" w:rsidRDefault="00C33313" w:rsidP="001471C7">
            <w:pPr>
              <w:pStyle w:val="TAC"/>
            </w:pPr>
            <w:r>
              <w:t>N/A</w:t>
            </w:r>
          </w:p>
        </w:tc>
      </w:tr>
      <w:tr w:rsidR="00C33313" w14:paraId="52F4809E" w14:textId="77777777" w:rsidTr="001471C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D7E46D6" w14:textId="77777777" w:rsidR="00C33313" w:rsidRDefault="00C33313" w:rsidP="001471C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0705D7B" w14:textId="77777777" w:rsidR="00C33313" w:rsidRDefault="00C33313" w:rsidP="001471C7">
            <w:pPr>
              <w:pStyle w:val="TAC"/>
              <w:rPr>
                <w:lang w:val="en-US" w:eastAsia="ko-KR"/>
              </w:rPr>
            </w:pPr>
            <w:r>
              <w:t>n102</w:t>
            </w:r>
          </w:p>
        </w:tc>
        <w:tc>
          <w:tcPr>
            <w:tcW w:w="960" w:type="dxa"/>
            <w:tcBorders>
              <w:top w:val="single" w:sz="4" w:space="0" w:color="auto"/>
              <w:left w:val="single" w:sz="4" w:space="0" w:color="auto"/>
              <w:bottom w:val="single" w:sz="4" w:space="0" w:color="auto"/>
              <w:right w:val="single" w:sz="4" w:space="0" w:color="auto"/>
            </w:tcBorders>
            <w:vAlign w:val="center"/>
          </w:tcPr>
          <w:p w14:paraId="61BEF413" w14:textId="77777777" w:rsidR="00C33313" w:rsidRPr="00E7711D" w:rsidRDefault="00C33313" w:rsidP="001471C7">
            <w:pPr>
              <w:pStyle w:val="TAC"/>
              <w:framePr w:wrap="notBeside" w:vAnchor="page" w:hAnchor="margin" w:xAlign="right" w:y="6805"/>
            </w:pPr>
            <w:r>
              <w:rPr>
                <w:rFonts w:cs="Arial"/>
                <w:color w:val="000000"/>
                <w:szCs w:val="18"/>
              </w:rPr>
              <w:t>5978</w:t>
            </w:r>
          </w:p>
        </w:tc>
        <w:tc>
          <w:tcPr>
            <w:tcW w:w="964" w:type="dxa"/>
            <w:tcBorders>
              <w:top w:val="single" w:sz="4" w:space="0" w:color="auto"/>
              <w:left w:val="single" w:sz="4" w:space="0" w:color="auto"/>
              <w:bottom w:val="single" w:sz="4" w:space="0" w:color="auto"/>
              <w:right w:val="single" w:sz="4" w:space="0" w:color="auto"/>
            </w:tcBorders>
          </w:tcPr>
          <w:p w14:paraId="75A6662C" w14:textId="77777777" w:rsidR="00C33313" w:rsidRPr="00E7711D" w:rsidRDefault="00C33313" w:rsidP="001471C7">
            <w:pPr>
              <w:pStyle w:val="TAC"/>
              <w:framePr w:wrap="notBeside" w:vAnchor="page" w:hAnchor="margin" w:xAlign="right" w:y="6805"/>
            </w:pPr>
            <w:r>
              <w:t>40</w:t>
            </w:r>
          </w:p>
        </w:tc>
        <w:tc>
          <w:tcPr>
            <w:tcW w:w="960" w:type="dxa"/>
            <w:tcBorders>
              <w:top w:val="single" w:sz="4" w:space="0" w:color="auto"/>
              <w:left w:val="single" w:sz="4" w:space="0" w:color="auto"/>
              <w:bottom w:val="single" w:sz="4" w:space="0" w:color="auto"/>
              <w:right w:val="single" w:sz="4" w:space="0" w:color="auto"/>
            </w:tcBorders>
          </w:tcPr>
          <w:p w14:paraId="0BAAAE0F" w14:textId="77777777" w:rsidR="00C33313" w:rsidRPr="00E7711D" w:rsidRDefault="00C33313" w:rsidP="001471C7">
            <w:pPr>
              <w:pStyle w:val="TAC"/>
              <w:framePr w:wrap="notBeside" w:vAnchor="page" w:hAnchor="margin" w:xAlign="right" w:y="6805"/>
            </w:pPr>
            <w:r>
              <w:t>216</w:t>
            </w:r>
          </w:p>
        </w:tc>
        <w:tc>
          <w:tcPr>
            <w:tcW w:w="960" w:type="dxa"/>
            <w:tcBorders>
              <w:top w:val="single" w:sz="4" w:space="0" w:color="auto"/>
              <w:left w:val="single" w:sz="4" w:space="0" w:color="auto"/>
              <w:bottom w:val="single" w:sz="4" w:space="0" w:color="auto"/>
              <w:right w:val="single" w:sz="4" w:space="0" w:color="auto"/>
            </w:tcBorders>
            <w:vAlign w:val="center"/>
          </w:tcPr>
          <w:p w14:paraId="2DE42388" w14:textId="77777777" w:rsidR="00C33313" w:rsidRPr="00E7711D" w:rsidRDefault="00C33313" w:rsidP="001471C7">
            <w:pPr>
              <w:pStyle w:val="TAC"/>
              <w:framePr w:wrap="notBeside" w:vAnchor="page" w:hAnchor="margin" w:xAlign="right" w:y="6805"/>
            </w:pPr>
            <w:r>
              <w:rPr>
                <w:rFonts w:cs="Arial"/>
                <w:color w:val="000000"/>
                <w:szCs w:val="18"/>
              </w:rPr>
              <w:t>5978</w:t>
            </w:r>
          </w:p>
        </w:tc>
        <w:tc>
          <w:tcPr>
            <w:tcW w:w="977" w:type="dxa"/>
            <w:tcBorders>
              <w:top w:val="single" w:sz="4" w:space="0" w:color="auto"/>
              <w:left w:val="single" w:sz="4" w:space="0" w:color="auto"/>
              <w:bottom w:val="single" w:sz="4" w:space="0" w:color="auto"/>
              <w:right w:val="single" w:sz="4" w:space="0" w:color="auto"/>
            </w:tcBorders>
          </w:tcPr>
          <w:p w14:paraId="2433E715" w14:textId="77777777" w:rsidR="00C33313" w:rsidRPr="00AA6BE8" w:rsidRDefault="00C33313" w:rsidP="001471C7">
            <w:pPr>
              <w:pStyle w:val="TAC"/>
              <w:framePr w:wrap="notBeside" w:vAnchor="page" w:hAnchor="margin" w:xAlign="right" w:y="6805"/>
              <w:rPr>
                <w:vertAlign w:val="superscript"/>
              </w:rPr>
            </w:pPr>
            <w:r>
              <w:t>N/A</w:t>
            </w:r>
            <w:r>
              <w:rPr>
                <w:vertAlign w:val="superscript"/>
              </w:rPr>
              <w:t>11</w:t>
            </w:r>
          </w:p>
        </w:tc>
        <w:tc>
          <w:tcPr>
            <w:tcW w:w="828" w:type="dxa"/>
            <w:tcBorders>
              <w:top w:val="single" w:sz="4" w:space="0" w:color="auto"/>
              <w:left w:val="single" w:sz="4" w:space="0" w:color="auto"/>
              <w:bottom w:val="single" w:sz="4" w:space="0" w:color="auto"/>
              <w:right w:val="single" w:sz="4" w:space="0" w:color="auto"/>
            </w:tcBorders>
          </w:tcPr>
          <w:p w14:paraId="7634DFD3" w14:textId="77777777" w:rsidR="00C33313" w:rsidRDefault="00C33313" w:rsidP="001471C7">
            <w:pPr>
              <w:pStyle w:val="TAC"/>
              <w:framePr w:wrap="notBeside" w:vAnchor="page" w:hAnchor="margin" w:xAlign="right" w:y="6805"/>
            </w:pPr>
            <w:r>
              <w:t>TDD</w:t>
            </w:r>
          </w:p>
        </w:tc>
        <w:tc>
          <w:tcPr>
            <w:tcW w:w="1057" w:type="dxa"/>
            <w:tcBorders>
              <w:top w:val="single" w:sz="4" w:space="0" w:color="auto"/>
              <w:left w:val="single" w:sz="4" w:space="0" w:color="auto"/>
              <w:bottom w:val="single" w:sz="4" w:space="0" w:color="auto"/>
              <w:right w:val="single" w:sz="4" w:space="0" w:color="auto"/>
            </w:tcBorders>
          </w:tcPr>
          <w:p w14:paraId="657BA1A1" w14:textId="77777777" w:rsidR="00C33313" w:rsidRDefault="00C33313" w:rsidP="001471C7">
            <w:pPr>
              <w:pStyle w:val="TAC"/>
            </w:pPr>
            <w:r>
              <w:t>IMD5</w:t>
            </w:r>
          </w:p>
        </w:tc>
      </w:tr>
      <w:tr w:rsidR="00C33313" w14:paraId="55600962" w14:textId="77777777" w:rsidTr="001471C7">
        <w:trPr>
          <w:trHeight w:val="187"/>
          <w:jc w:val="center"/>
        </w:trPr>
        <w:tc>
          <w:tcPr>
            <w:tcW w:w="9859" w:type="dxa"/>
            <w:gridSpan w:val="9"/>
            <w:tcBorders>
              <w:top w:val="nil"/>
              <w:left w:val="single" w:sz="4" w:space="0" w:color="auto"/>
              <w:bottom w:val="single" w:sz="4" w:space="0" w:color="auto"/>
              <w:right w:val="single" w:sz="4" w:space="0" w:color="auto"/>
            </w:tcBorders>
            <w:shd w:val="clear" w:color="auto" w:fill="auto"/>
            <w:vAlign w:val="center"/>
          </w:tcPr>
          <w:p w14:paraId="08F71328" w14:textId="77777777" w:rsidR="00C33313" w:rsidRDefault="00C33313" w:rsidP="001471C7">
            <w:pPr>
              <w:pStyle w:val="TAN"/>
              <w:rPr>
                <w:rFonts w:eastAsia="宋体" w:cs="Arial"/>
                <w:szCs w:val="18"/>
                <w:lang w:val="en-US" w:eastAsia="zh-CN" w:bidi="ar"/>
              </w:rPr>
            </w:pPr>
            <w:r>
              <w:rPr>
                <w:rFonts w:hint="eastAsia"/>
                <w:lang w:eastAsia="zh-CN"/>
              </w:rPr>
              <w:t>NOTE</w:t>
            </w:r>
            <w:r>
              <w:rPr>
                <w:lang w:eastAsia="zh-CN"/>
              </w:rPr>
              <w:t xml:space="preserve"> 11</w:t>
            </w:r>
            <w:r>
              <w:t>:</w:t>
            </w:r>
            <w:r>
              <w:tab/>
            </w:r>
            <w:r>
              <w:rPr>
                <w:rFonts w:eastAsia="宋体" w:cs="Arial"/>
                <w:szCs w:val="18"/>
                <w:lang w:val="en-US" w:eastAsia="zh-CN" w:bidi="ar"/>
              </w:rPr>
              <w:t>This is a share spectrum access band, hence no MSD is defined.</w:t>
            </w:r>
          </w:p>
          <w:p w14:paraId="09A68C46" w14:textId="77777777" w:rsidR="00C33313" w:rsidRDefault="00C33313" w:rsidP="001471C7">
            <w:pPr>
              <w:pStyle w:val="TAC"/>
              <w:jc w:val="left"/>
            </w:pPr>
          </w:p>
        </w:tc>
      </w:tr>
    </w:tbl>
    <w:p w14:paraId="6054D808" w14:textId="77777777" w:rsidR="00C33313" w:rsidRDefault="00C33313" w:rsidP="00C33313">
      <w:pPr>
        <w:rPr>
          <w:color w:val="0070C0"/>
        </w:rPr>
      </w:pPr>
    </w:p>
    <w:p w14:paraId="717B6B31" w14:textId="4720C0AE" w:rsidR="001471C7" w:rsidRPr="006A0293" w:rsidRDefault="00E21E87" w:rsidP="006A0293">
      <w:pPr>
        <w:pStyle w:val="21"/>
      </w:pPr>
      <w:bookmarkStart w:id="584" w:name="_Toc136288508"/>
      <w:r w:rsidRPr="006A0293">
        <w:lastRenderedPageBreak/>
        <w:t>5.55</w:t>
      </w:r>
      <w:r w:rsidR="001471C7" w:rsidRPr="006A0293">
        <w:tab/>
        <w:t>CA_n1-n78-n102</w:t>
      </w:r>
      <w:bookmarkEnd w:id="584"/>
    </w:p>
    <w:p w14:paraId="26CC2685" w14:textId="6A5EC5FD" w:rsidR="001471C7" w:rsidRPr="00607CE1" w:rsidRDefault="00E21E87" w:rsidP="001471C7">
      <w:pPr>
        <w:pStyle w:val="31"/>
        <w:rPr>
          <w:rFonts w:cs="Arial"/>
          <w:color w:val="000000" w:themeColor="text1"/>
          <w:szCs w:val="28"/>
        </w:rPr>
      </w:pPr>
      <w:bookmarkStart w:id="585" w:name="_Toc136288509"/>
      <w:r>
        <w:rPr>
          <w:rFonts w:cs="Arial"/>
          <w:color w:val="000000" w:themeColor="text1"/>
          <w:szCs w:val="28"/>
        </w:rPr>
        <w:t>5.55</w:t>
      </w:r>
      <w:r w:rsidR="001471C7" w:rsidRPr="00607CE1">
        <w:rPr>
          <w:rFonts w:cs="Arial"/>
          <w:color w:val="000000" w:themeColor="text1"/>
          <w:szCs w:val="28"/>
        </w:rPr>
        <w:t>.1</w:t>
      </w:r>
      <w:r w:rsidR="001471C7" w:rsidRPr="00607CE1">
        <w:rPr>
          <w:rFonts w:cs="Arial"/>
          <w:color w:val="000000" w:themeColor="text1"/>
          <w:szCs w:val="28"/>
        </w:rPr>
        <w:tab/>
        <w:t>Common for 1 band UL and 2 bands UL CA</w:t>
      </w:r>
      <w:bookmarkEnd w:id="585"/>
    </w:p>
    <w:p w14:paraId="00EE8F91" w14:textId="46C2A020" w:rsidR="001471C7" w:rsidRPr="006A0293" w:rsidRDefault="00E21E87" w:rsidP="008E4F23">
      <w:pPr>
        <w:pStyle w:val="41"/>
      </w:pPr>
      <w:bookmarkStart w:id="586" w:name="_Toc136288510"/>
      <w:r w:rsidRPr="00E21E87">
        <w:t>5.</w:t>
      </w:r>
      <w:r>
        <w:t>55</w:t>
      </w:r>
      <w:r w:rsidR="001471C7" w:rsidRPr="006A0293">
        <w:t>.1.1</w:t>
      </w:r>
      <w:r w:rsidR="001471C7" w:rsidRPr="006A0293">
        <w:tab/>
        <w:t>Operating bands for CA</w:t>
      </w:r>
      <w:bookmarkEnd w:id="586"/>
    </w:p>
    <w:p w14:paraId="5B065995" w14:textId="084098BB" w:rsidR="001471C7" w:rsidRPr="00A20126" w:rsidRDefault="001471C7" w:rsidP="001471C7">
      <w:pPr>
        <w:pStyle w:val="TH"/>
        <w:rPr>
          <w:rFonts w:cs="Arial"/>
        </w:rPr>
      </w:pPr>
      <w:r w:rsidRPr="00A20126">
        <w:rPr>
          <w:rFonts w:cs="Arial"/>
        </w:rPr>
        <w:t xml:space="preserve">Table </w:t>
      </w:r>
      <w:r w:rsidRPr="00467ADF">
        <w:rPr>
          <w:rFonts w:cs="Arial"/>
        </w:rPr>
        <w:t>5.</w:t>
      </w:r>
      <w:r w:rsidR="00E21E87">
        <w:rPr>
          <w:rFonts w:cs="Arial"/>
        </w:rPr>
        <w:t>55</w:t>
      </w:r>
      <w:r w:rsidRPr="00A20126">
        <w:rPr>
          <w:rFonts w:cs="Arial"/>
        </w:rPr>
        <w:t>.1.1-1: 3DL Inter-band CA operating bands</w:t>
      </w:r>
    </w:p>
    <w:tbl>
      <w:tblPr>
        <w:tblW w:w="9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2"/>
        <w:gridCol w:w="980"/>
        <w:gridCol w:w="1212"/>
        <w:gridCol w:w="317"/>
        <w:gridCol w:w="1200"/>
        <w:gridCol w:w="1210"/>
        <w:gridCol w:w="317"/>
        <w:gridCol w:w="1401"/>
        <w:gridCol w:w="850"/>
      </w:tblGrid>
      <w:tr w:rsidR="001471C7" w14:paraId="32961CE9" w14:textId="77777777" w:rsidTr="001471C7">
        <w:trPr>
          <w:trHeight w:val="225"/>
          <w:jc w:val="center"/>
        </w:trPr>
        <w:tc>
          <w:tcPr>
            <w:tcW w:w="1702" w:type="dxa"/>
            <w:vMerge w:val="restart"/>
            <w:tcBorders>
              <w:top w:val="single" w:sz="4" w:space="0" w:color="auto"/>
              <w:left w:val="single" w:sz="4" w:space="0" w:color="auto"/>
              <w:bottom w:val="single" w:sz="4" w:space="0" w:color="auto"/>
              <w:right w:val="single" w:sz="4" w:space="0" w:color="auto"/>
            </w:tcBorders>
            <w:hideMark/>
          </w:tcPr>
          <w:p w14:paraId="1DA793E8" w14:textId="77777777" w:rsidR="001471C7" w:rsidRDefault="001471C7" w:rsidP="001471C7">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980" w:type="dxa"/>
            <w:vMerge w:val="restart"/>
            <w:tcBorders>
              <w:top w:val="single" w:sz="4" w:space="0" w:color="auto"/>
              <w:left w:val="single" w:sz="4" w:space="0" w:color="auto"/>
              <w:bottom w:val="single" w:sz="4" w:space="0" w:color="auto"/>
              <w:right w:val="single" w:sz="4" w:space="0" w:color="auto"/>
            </w:tcBorders>
            <w:hideMark/>
          </w:tcPr>
          <w:p w14:paraId="40E1E401" w14:textId="77777777" w:rsidR="001471C7" w:rsidRDefault="001471C7" w:rsidP="001471C7">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34F4C119" w14:textId="77777777" w:rsidR="001471C7" w:rsidRDefault="001471C7" w:rsidP="001471C7">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2CA0A18B" w14:textId="77777777" w:rsidR="001471C7" w:rsidRDefault="001471C7" w:rsidP="001471C7">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9621396" w14:textId="77777777" w:rsidR="001471C7" w:rsidRDefault="001471C7" w:rsidP="001471C7">
            <w:pPr>
              <w:keepNext/>
              <w:keepLines/>
              <w:spacing w:after="0"/>
              <w:jc w:val="center"/>
              <w:rPr>
                <w:rFonts w:ascii="Arial" w:hAnsi="Arial"/>
                <w:b/>
                <w:color w:val="000000"/>
                <w:sz w:val="18"/>
              </w:rPr>
            </w:pPr>
            <w:r>
              <w:rPr>
                <w:rFonts w:ascii="Arial" w:hAnsi="Arial"/>
                <w:b/>
                <w:color w:val="000000"/>
                <w:sz w:val="18"/>
              </w:rPr>
              <w:t>Duplex Mode</w:t>
            </w:r>
          </w:p>
        </w:tc>
      </w:tr>
      <w:tr w:rsidR="001471C7" w14:paraId="0AABF10E" w14:textId="77777777" w:rsidTr="001471C7">
        <w:trPr>
          <w:trHeight w:val="225"/>
          <w:jc w:val="center"/>
        </w:trPr>
        <w:tc>
          <w:tcPr>
            <w:tcW w:w="1702" w:type="dxa"/>
            <w:vMerge/>
            <w:tcBorders>
              <w:top w:val="single" w:sz="4" w:space="0" w:color="auto"/>
              <w:left w:val="single" w:sz="4" w:space="0" w:color="auto"/>
              <w:bottom w:val="single" w:sz="4" w:space="0" w:color="auto"/>
              <w:right w:val="single" w:sz="4" w:space="0" w:color="auto"/>
            </w:tcBorders>
            <w:vAlign w:val="center"/>
            <w:hideMark/>
          </w:tcPr>
          <w:p w14:paraId="43DFF20F" w14:textId="77777777" w:rsidR="001471C7" w:rsidRDefault="001471C7" w:rsidP="001471C7">
            <w:pPr>
              <w:spacing w:after="0"/>
              <w:rPr>
                <w:rFonts w:ascii="Arial" w:hAnsi="Arial"/>
                <w:b/>
                <w:color w:val="000000"/>
                <w:sz w:val="18"/>
              </w:rPr>
            </w:pPr>
          </w:p>
        </w:tc>
        <w:tc>
          <w:tcPr>
            <w:tcW w:w="980" w:type="dxa"/>
            <w:vMerge/>
            <w:tcBorders>
              <w:top w:val="single" w:sz="4" w:space="0" w:color="auto"/>
              <w:left w:val="single" w:sz="4" w:space="0" w:color="auto"/>
              <w:bottom w:val="single" w:sz="4" w:space="0" w:color="auto"/>
              <w:right w:val="single" w:sz="4" w:space="0" w:color="auto"/>
            </w:tcBorders>
            <w:vAlign w:val="center"/>
            <w:hideMark/>
          </w:tcPr>
          <w:p w14:paraId="0155F402" w14:textId="77777777" w:rsidR="001471C7" w:rsidRDefault="001471C7" w:rsidP="001471C7">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597E99F0" w14:textId="77777777" w:rsidR="001471C7" w:rsidRDefault="001471C7" w:rsidP="001471C7">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68E46247" w14:textId="77777777" w:rsidR="001471C7" w:rsidRDefault="001471C7" w:rsidP="001471C7">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9B3E26" w14:textId="77777777" w:rsidR="001471C7" w:rsidRDefault="001471C7" w:rsidP="001471C7">
            <w:pPr>
              <w:spacing w:after="0"/>
              <w:rPr>
                <w:rFonts w:ascii="Arial" w:hAnsi="Arial"/>
                <w:b/>
                <w:color w:val="000000"/>
                <w:sz w:val="18"/>
              </w:rPr>
            </w:pPr>
          </w:p>
        </w:tc>
      </w:tr>
      <w:tr w:rsidR="001471C7" w14:paraId="6F829770" w14:textId="77777777" w:rsidTr="001471C7">
        <w:trPr>
          <w:trHeight w:val="189"/>
          <w:jc w:val="center"/>
        </w:trPr>
        <w:tc>
          <w:tcPr>
            <w:tcW w:w="1702" w:type="dxa"/>
            <w:vMerge/>
            <w:tcBorders>
              <w:top w:val="single" w:sz="4" w:space="0" w:color="auto"/>
              <w:left w:val="single" w:sz="4" w:space="0" w:color="auto"/>
              <w:bottom w:val="single" w:sz="4" w:space="0" w:color="auto"/>
              <w:right w:val="single" w:sz="4" w:space="0" w:color="auto"/>
            </w:tcBorders>
            <w:vAlign w:val="center"/>
            <w:hideMark/>
          </w:tcPr>
          <w:p w14:paraId="014B50E0" w14:textId="77777777" w:rsidR="001471C7" w:rsidRDefault="001471C7" w:rsidP="001471C7">
            <w:pPr>
              <w:spacing w:after="0"/>
              <w:rPr>
                <w:rFonts w:ascii="Arial" w:hAnsi="Arial"/>
                <w:b/>
                <w:color w:val="000000"/>
                <w:sz w:val="18"/>
              </w:rPr>
            </w:pPr>
          </w:p>
        </w:tc>
        <w:tc>
          <w:tcPr>
            <w:tcW w:w="980" w:type="dxa"/>
            <w:vMerge/>
            <w:tcBorders>
              <w:top w:val="single" w:sz="4" w:space="0" w:color="auto"/>
              <w:left w:val="single" w:sz="4" w:space="0" w:color="auto"/>
              <w:bottom w:val="single" w:sz="4" w:space="0" w:color="auto"/>
              <w:right w:val="single" w:sz="4" w:space="0" w:color="auto"/>
            </w:tcBorders>
            <w:vAlign w:val="center"/>
            <w:hideMark/>
          </w:tcPr>
          <w:p w14:paraId="416A49FD" w14:textId="77777777" w:rsidR="001471C7" w:rsidRDefault="001471C7" w:rsidP="001471C7">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25A5339F" w14:textId="77777777" w:rsidR="001471C7" w:rsidRDefault="001471C7" w:rsidP="001471C7">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4DBA2F5B" w14:textId="77777777" w:rsidR="001471C7" w:rsidRDefault="001471C7" w:rsidP="001471C7">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B792AB" w14:textId="77777777" w:rsidR="001471C7" w:rsidRDefault="001471C7" w:rsidP="001471C7">
            <w:pPr>
              <w:spacing w:after="0"/>
              <w:rPr>
                <w:rFonts w:ascii="Arial" w:hAnsi="Arial"/>
                <w:b/>
                <w:color w:val="000000"/>
                <w:sz w:val="18"/>
              </w:rPr>
            </w:pPr>
          </w:p>
        </w:tc>
      </w:tr>
      <w:tr w:rsidR="001471C7" w14:paraId="748E3B59" w14:textId="77777777" w:rsidTr="001471C7">
        <w:trPr>
          <w:trHeight w:val="225"/>
          <w:jc w:val="center"/>
        </w:trPr>
        <w:tc>
          <w:tcPr>
            <w:tcW w:w="1702" w:type="dxa"/>
            <w:tcBorders>
              <w:top w:val="single" w:sz="4" w:space="0" w:color="auto"/>
              <w:left w:val="single" w:sz="4" w:space="0" w:color="auto"/>
              <w:bottom w:val="nil"/>
              <w:right w:val="single" w:sz="4" w:space="0" w:color="auto"/>
            </w:tcBorders>
            <w:vAlign w:val="center"/>
            <w:hideMark/>
          </w:tcPr>
          <w:p w14:paraId="7FF8A47C" w14:textId="77777777" w:rsidR="001471C7" w:rsidRPr="00050EB8" w:rsidRDefault="001471C7" w:rsidP="001471C7">
            <w:pPr>
              <w:keepNext/>
              <w:keepLines/>
              <w:spacing w:after="0"/>
              <w:jc w:val="center"/>
              <w:rPr>
                <w:rFonts w:ascii="Arial" w:hAnsi="Arial"/>
                <w:color w:val="000000"/>
                <w:sz w:val="18"/>
                <w:lang w:eastAsia="zh-CN"/>
              </w:rPr>
            </w:pPr>
            <w:r w:rsidRPr="009253A0">
              <w:rPr>
                <w:rFonts w:ascii="Arial" w:hAnsi="Arial"/>
                <w:color w:val="000000"/>
                <w:sz w:val="18"/>
                <w:lang w:eastAsia="zh-CN"/>
              </w:rPr>
              <w:t>CA_n</w:t>
            </w:r>
            <w:r>
              <w:rPr>
                <w:rFonts w:ascii="Arial" w:hAnsi="Arial"/>
                <w:color w:val="000000"/>
                <w:sz w:val="18"/>
                <w:lang w:eastAsia="zh-CN"/>
              </w:rPr>
              <w:t>1</w:t>
            </w:r>
            <w:r w:rsidRPr="009253A0">
              <w:rPr>
                <w:rFonts w:ascii="Arial" w:hAnsi="Arial"/>
                <w:color w:val="000000"/>
                <w:sz w:val="18"/>
                <w:lang w:eastAsia="zh-CN"/>
              </w:rPr>
              <w:t>-n</w:t>
            </w:r>
            <w:r>
              <w:rPr>
                <w:rFonts w:ascii="Arial" w:hAnsi="Arial"/>
                <w:color w:val="000000"/>
                <w:sz w:val="18"/>
                <w:lang w:eastAsia="zh-CN"/>
              </w:rPr>
              <w:t>78</w:t>
            </w:r>
            <w:r w:rsidRPr="009253A0">
              <w:rPr>
                <w:rFonts w:ascii="Arial" w:hAnsi="Arial"/>
                <w:color w:val="000000"/>
                <w:sz w:val="18"/>
                <w:lang w:eastAsia="zh-CN"/>
              </w:rPr>
              <w:t>-n</w:t>
            </w:r>
            <w:r>
              <w:rPr>
                <w:rFonts w:ascii="Arial" w:hAnsi="Arial"/>
                <w:color w:val="000000"/>
                <w:sz w:val="18"/>
                <w:lang w:eastAsia="zh-CN"/>
              </w:rPr>
              <w:t>102</w:t>
            </w:r>
          </w:p>
        </w:tc>
        <w:tc>
          <w:tcPr>
            <w:tcW w:w="980" w:type="dxa"/>
            <w:tcBorders>
              <w:top w:val="single" w:sz="4" w:space="0" w:color="auto"/>
              <w:left w:val="single" w:sz="4" w:space="0" w:color="auto"/>
              <w:bottom w:val="single" w:sz="4" w:space="0" w:color="auto"/>
              <w:right w:val="single" w:sz="4" w:space="0" w:color="auto"/>
            </w:tcBorders>
            <w:vAlign w:val="center"/>
            <w:hideMark/>
          </w:tcPr>
          <w:p w14:paraId="00CB328B" w14:textId="77777777" w:rsidR="001471C7" w:rsidRPr="00050EB8" w:rsidRDefault="001471C7" w:rsidP="001471C7">
            <w:pPr>
              <w:keepNext/>
              <w:keepLines/>
              <w:spacing w:after="0"/>
              <w:jc w:val="center"/>
              <w:rPr>
                <w:rFonts w:ascii="Arial" w:hAnsi="Arial"/>
                <w:color w:val="000000"/>
                <w:sz w:val="18"/>
              </w:rPr>
            </w:pPr>
            <w:r>
              <w:rPr>
                <w:rFonts w:ascii="Arial" w:hAnsi="Arial" w:cs="Arial"/>
                <w:color w:val="000000"/>
                <w:sz w:val="18"/>
                <w:szCs w:val="18"/>
              </w:rPr>
              <w:t>n1</w:t>
            </w:r>
          </w:p>
        </w:tc>
        <w:tc>
          <w:tcPr>
            <w:tcW w:w="1212" w:type="dxa"/>
            <w:tcBorders>
              <w:top w:val="single" w:sz="4" w:space="0" w:color="auto"/>
              <w:left w:val="single" w:sz="4" w:space="0" w:color="auto"/>
              <w:bottom w:val="single" w:sz="4" w:space="0" w:color="auto"/>
              <w:right w:val="single" w:sz="4" w:space="0" w:color="auto"/>
            </w:tcBorders>
            <w:vAlign w:val="center"/>
            <w:hideMark/>
          </w:tcPr>
          <w:p w14:paraId="0E5EBDF7" w14:textId="77777777" w:rsidR="001471C7" w:rsidRPr="00050EB8" w:rsidRDefault="001471C7" w:rsidP="001471C7">
            <w:pPr>
              <w:keepNext/>
              <w:keepLines/>
              <w:spacing w:after="0"/>
              <w:jc w:val="right"/>
              <w:rPr>
                <w:rFonts w:ascii="Arial" w:hAnsi="Arial" w:cs="Arial"/>
                <w:color w:val="000000"/>
                <w:sz w:val="18"/>
                <w:lang w:eastAsia="zh-CN"/>
              </w:rPr>
            </w:pPr>
            <w:r>
              <w:rPr>
                <w:rFonts w:ascii="Arial" w:hAnsi="Arial" w:cs="Arial"/>
                <w:color w:val="000000"/>
                <w:sz w:val="18"/>
                <w:szCs w:val="18"/>
              </w:rPr>
              <w:t>1920 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63AA5A70" w14:textId="77777777" w:rsidR="001471C7" w:rsidRDefault="001471C7" w:rsidP="001471C7">
            <w:pPr>
              <w:keepNext/>
              <w:keepLines/>
              <w:spacing w:after="0"/>
              <w:jc w:val="center"/>
              <w:rPr>
                <w:rFonts w:ascii="Arial" w:hAnsi="Arial" w:cs="Arial"/>
                <w:color w:val="000000"/>
                <w:sz w:val="18"/>
              </w:rPr>
            </w:pPr>
            <w:r>
              <w:rPr>
                <w:rFonts w:ascii="Arial" w:hAnsi="Arial" w:cs="Arial"/>
                <w:color w:val="000000"/>
                <w:sz w:val="18"/>
                <w:szCs w:val="18"/>
              </w:rPr>
              <w:t>–</w:t>
            </w:r>
          </w:p>
        </w:tc>
        <w:tc>
          <w:tcPr>
            <w:tcW w:w="1200" w:type="dxa"/>
            <w:tcBorders>
              <w:top w:val="single" w:sz="4" w:space="0" w:color="auto"/>
              <w:left w:val="single" w:sz="4" w:space="0" w:color="auto"/>
              <w:bottom w:val="single" w:sz="4" w:space="0" w:color="auto"/>
              <w:right w:val="single" w:sz="4" w:space="0" w:color="auto"/>
            </w:tcBorders>
            <w:vAlign w:val="center"/>
            <w:hideMark/>
          </w:tcPr>
          <w:p w14:paraId="195C5863" w14:textId="77777777" w:rsidR="001471C7" w:rsidRPr="00050EB8" w:rsidRDefault="001471C7" w:rsidP="001471C7">
            <w:pPr>
              <w:keepNext/>
              <w:keepLines/>
              <w:spacing w:after="0"/>
              <w:rPr>
                <w:rFonts w:ascii="Arial" w:hAnsi="Arial" w:cs="Arial"/>
                <w:color w:val="000000"/>
                <w:sz w:val="18"/>
                <w:lang w:eastAsia="zh-CN"/>
              </w:rPr>
            </w:pPr>
            <w:r>
              <w:rPr>
                <w:rFonts w:ascii="Arial" w:hAnsi="Arial" w:cs="Arial"/>
                <w:color w:val="000000"/>
                <w:sz w:val="18"/>
                <w:szCs w:val="18"/>
              </w:rPr>
              <w:t>1980 MHz</w:t>
            </w:r>
          </w:p>
        </w:tc>
        <w:tc>
          <w:tcPr>
            <w:tcW w:w="1210" w:type="dxa"/>
            <w:tcBorders>
              <w:top w:val="single" w:sz="4" w:space="0" w:color="auto"/>
              <w:left w:val="single" w:sz="4" w:space="0" w:color="auto"/>
              <w:bottom w:val="single" w:sz="4" w:space="0" w:color="auto"/>
              <w:right w:val="single" w:sz="4" w:space="0" w:color="auto"/>
            </w:tcBorders>
            <w:vAlign w:val="center"/>
            <w:hideMark/>
          </w:tcPr>
          <w:p w14:paraId="06B79A19" w14:textId="77777777" w:rsidR="001471C7" w:rsidRPr="00050EB8" w:rsidRDefault="001471C7" w:rsidP="001471C7">
            <w:pPr>
              <w:keepNext/>
              <w:keepLines/>
              <w:spacing w:after="0"/>
              <w:jc w:val="right"/>
              <w:rPr>
                <w:rFonts w:ascii="Arial" w:hAnsi="Arial" w:cs="Arial"/>
                <w:color w:val="000000"/>
                <w:sz w:val="18"/>
                <w:lang w:eastAsia="zh-CN"/>
              </w:rPr>
            </w:pPr>
            <w:r>
              <w:rPr>
                <w:rFonts w:ascii="Arial" w:hAnsi="Arial" w:cs="Arial"/>
                <w:color w:val="000000"/>
                <w:sz w:val="18"/>
                <w:szCs w:val="18"/>
              </w:rPr>
              <w:t>2110 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4C9F532D" w14:textId="77777777" w:rsidR="001471C7" w:rsidRDefault="001471C7" w:rsidP="001471C7">
            <w:pPr>
              <w:keepNext/>
              <w:keepLines/>
              <w:spacing w:after="0"/>
              <w:jc w:val="center"/>
              <w:rPr>
                <w:rFonts w:ascii="Arial" w:hAnsi="Arial" w:cs="Arial"/>
                <w:color w:val="000000"/>
                <w:sz w:val="18"/>
              </w:rPr>
            </w:pPr>
            <w:r>
              <w:rPr>
                <w:rFonts w:ascii="Arial" w:hAnsi="Arial" w:cs="Arial"/>
                <w:color w:val="000000"/>
                <w:sz w:val="18"/>
                <w:szCs w:val="18"/>
              </w:rPr>
              <w:t>–</w:t>
            </w:r>
          </w:p>
        </w:tc>
        <w:tc>
          <w:tcPr>
            <w:tcW w:w="1401" w:type="dxa"/>
            <w:tcBorders>
              <w:top w:val="single" w:sz="4" w:space="0" w:color="auto"/>
              <w:left w:val="single" w:sz="4" w:space="0" w:color="auto"/>
              <w:bottom w:val="single" w:sz="4" w:space="0" w:color="auto"/>
              <w:right w:val="single" w:sz="4" w:space="0" w:color="auto"/>
            </w:tcBorders>
            <w:vAlign w:val="center"/>
            <w:hideMark/>
          </w:tcPr>
          <w:p w14:paraId="1746B1A1" w14:textId="77777777" w:rsidR="001471C7" w:rsidRPr="00050EB8" w:rsidRDefault="001471C7" w:rsidP="001471C7">
            <w:pPr>
              <w:keepNext/>
              <w:keepLines/>
              <w:spacing w:after="0"/>
              <w:rPr>
                <w:rFonts w:ascii="Arial" w:hAnsi="Arial" w:cs="Arial"/>
                <w:color w:val="000000"/>
                <w:sz w:val="18"/>
                <w:lang w:eastAsia="zh-CN"/>
              </w:rPr>
            </w:pPr>
            <w:r>
              <w:rPr>
                <w:rFonts w:ascii="Arial" w:hAnsi="Arial" w:cs="Arial"/>
                <w:color w:val="000000"/>
                <w:sz w:val="18"/>
                <w:szCs w:val="18"/>
              </w:rPr>
              <w:t>2170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0E191D85" w14:textId="77777777" w:rsidR="001471C7" w:rsidRPr="00050EB8" w:rsidRDefault="001471C7" w:rsidP="001471C7">
            <w:pPr>
              <w:keepNext/>
              <w:keepLines/>
              <w:spacing w:after="0"/>
              <w:jc w:val="center"/>
              <w:rPr>
                <w:rFonts w:ascii="Arial" w:hAnsi="Arial"/>
                <w:color w:val="000000"/>
                <w:sz w:val="18"/>
                <w:lang w:eastAsia="zh-CN"/>
              </w:rPr>
            </w:pPr>
            <w:r>
              <w:rPr>
                <w:rFonts w:ascii="Arial" w:hAnsi="Arial" w:cs="Arial"/>
                <w:color w:val="000000"/>
                <w:sz w:val="18"/>
                <w:szCs w:val="18"/>
              </w:rPr>
              <w:t>FDD</w:t>
            </w:r>
          </w:p>
        </w:tc>
      </w:tr>
      <w:tr w:rsidR="001471C7" w14:paraId="12CA4542" w14:textId="77777777" w:rsidTr="001471C7">
        <w:trPr>
          <w:trHeight w:val="225"/>
          <w:jc w:val="center"/>
        </w:trPr>
        <w:tc>
          <w:tcPr>
            <w:tcW w:w="1702" w:type="dxa"/>
            <w:tcBorders>
              <w:top w:val="nil"/>
              <w:left w:val="single" w:sz="4" w:space="0" w:color="auto"/>
              <w:bottom w:val="nil"/>
              <w:right w:val="single" w:sz="4" w:space="0" w:color="auto"/>
            </w:tcBorders>
            <w:vAlign w:val="center"/>
            <w:hideMark/>
          </w:tcPr>
          <w:p w14:paraId="0F87C2D7" w14:textId="77777777" w:rsidR="001471C7" w:rsidRPr="00050EB8" w:rsidRDefault="001471C7" w:rsidP="001471C7">
            <w:pPr>
              <w:spacing w:after="0"/>
              <w:rPr>
                <w:rFonts w:ascii="Arial" w:hAnsi="Arial"/>
                <w:color w:val="000000"/>
                <w:sz w:val="18"/>
                <w:lang w:eastAsia="zh-CN"/>
              </w:rPr>
            </w:pPr>
          </w:p>
        </w:tc>
        <w:tc>
          <w:tcPr>
            <w:tcW w:w="980" w:type="dxa"/>
            <w:tcBorders>
              <w:top w:val="single" w:sz="4" w:space="0" w:color="auto"/>
              <w:left w:val="single" w:sz="4" w:space="0" w:color="auto"/>
              <w:bottom w:val="single" w:sz="4" w:space="0" w:color="auto"/>
              <w:right w:val="single" w:sz="4" w:space="0" w:color="auto"/>
            </w:tcBorders>
            <w:vAlign w:val="center"/>
          </w:tcPr>
          <w:p w14:paraId="664A6F2C" w14:textId="77777777" w:rsidR="001471C7" w:rsidRPr="00050EB8" w:rsidRDefault="001471C7" w:rsidP="001471C7">
            <w:pPr>
              <w:keepNext/>
              <w:keepLines/>
              <w:spacing w:after="0"/>
              <w:jc w:val="center"/>
              <w:rPr>
                <w:rFonts w:ascii="Arial" w:hAnsi="Arial"/>
                <w:color w:val="000000"/>
                <w:sz w:val="18"/>
              </w:rPr>
            </w:pPr>
            <w:r>
              <w:rPr>
                <w:rFonts w:ascii="Arial" w:hAnsi="Arial" w:cs="Arial"/>
                <w:color w:val="000000"/>
                <w:sz w:val="18"/>
                <w:szCs w:val="18"/>
              </w:rPr>
              <w:t>n78</w:t>
            </w:r>
          </w:p>
        </w:tc>
        <w:tc>
          <w:tcPr>
            <w:tcW w:w="1212" w:type="dxa"/>
            <w:tcBorders>
              <w:top w:val="single" w:sz="4" w:space="0" w:color="auto"/>
              <w:left w:val="single" w:sz="4" w:space="0" w:color="auto"/>
              <w:bottom w:val="single" w:sz="4" w:space="0" w:color="auto"/>
              <w:right w:val="single" w:sz="4" w:space="0" w:color="auto"/>
            </w:tcBorders>
            <w:vAlign w:val="center"/>
          </w:tcPr>
          <w:p w14:paraId="5097C63F" w14:textId="77777777" w:rsidR="001471C7" w:rsidRPr="00050EB8" w:rsidRDefault="001471C7" w:rsidP="001471C7">
            <w:pPr>
              <w:keepNext/>
              <w:keepLines/>
              <w:spacing w:after="0"/>
              <w:jc w:val="right"/>
              <w:rPr>
                <w:rFonts w:ascii="Arial" w:hAnsi="Arial" w:cs="Arial"/>
                <w:color w:val="000000"/>
                <w:sz w:val="18"/>
                <w:lang w:eastAsia="zh-CN"/>
              </w:rPr>
            </w:pPr>
            <w:r>
              <w:rPr>
                <w:rFonts w:ascii="Arial" w:hAnsi="Arial" w:cs="Arial"/>
                <w:color w:val="000000"/>
                <w:sz w:val="18"/>
                <w:szCs w:val="18"/>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699D41DD" w14:textId="77777777" w:rsidR="001471C7" w:rsidRDefault="001471C7" w:rsidP="001471C7">
            <w:pPr>
              <w:keepNext/>
              <w:keepLines/>
              <w:spacing w:after="0"/>
              <w:jc w:val="center"/>
              <w:rPr>
                <w:rFonts w:ascii="Arial" w:hAnsi="Arial" w:cs="Arial"/>
                <w:color w:val="000000"/>
                <w:sz w:val="18"/>
              </w:rPr>
            </w:pPr>
            <w:r>
              <w:rPr>
                <w:rFonts w:ascii="Arial" w:hAnsi="Arial" w:cs="Arial"/>
                <w:color w:val="000000"/>
                <w:sz w:val="18"/>
                <w:szCs w:val="18"/>
              </w:rPr>
              <w:t>–</w:t>
            </w:r>
          </w:p>
        </w:tc>
        <w:tc>
          <w:tcPr>
            <w:tcW w:w="1200" w:type="dxa"/>
            <w:tcBorders>
              <w:top w:val="single" w:sz="4" w:space="0" w:color="auto"/>
              <w:left w:val="single" w:sz="4" w:space="0" w:color="auto"/>
              <w:bottom w:val="single" w:sz="4" w:space="0" w:color="auto"/>
              <w:right w:val="single" w:sz="4" w:space="0" w:color="auto"/>
            </w:tcBorders>
            <w:vAlign w:val="center"/>
          </w:tcPr>
          <w:p w14:paraId="50F4B977" w14:textId="77777777" w:rsidR="001471C7" w:rsidRPr="00050EB8" w:rsidRDefault="001471C7" w:rsidP="001471C7">
            <w:pPr>
              <w:keepNext/>
              <w:keepLines/>
              <w:spacing w:after="0"/>
              <w:rPr>
                <w:rFonts w:ascii="Arial" w:hAnsi="Arial" w:cs="Arial"/>
                <w:color w:val="000000"/>
                <w:sz w:val="18"/>
                <w:lang w:eastAsia="zh-CN"/>
              </w:rPr>
            </w:pPr>
            <w:r>
              <w:rPr>
                <w:rFonts w:ascii="Arial" w:hAnsi="Arial" w:cs="Arial"/>
                <w:color w:val="000000"/>
                <w:sz w:val="18"/>
                <w:szCs w:val="18"/>
              </w:rPr>
              <w:t>3800 MHz</w:t>
            </w:r>
          </w:p>
        </w:tc>
        <w:tc>
          <w:tcPr>
            <w:tcW w:w="1210" w:type="dxa"/>
            <w:tcBorders>
              <w:top w:val="single" w:sz="4" w:space="0" w:color="auto"/>
              <w:left w:val="single" w:sz="4" w:space="0" w:color="auto"/>
              <w:bottom w:val="single" w:sz="4" w:space="0" w:color="auto"/>
              <w:right w:val="single" w:sz="4" w:space="0" w:color="auto"/>
            </w:tcBorders>
            <w:vAlign w:val="center"/>
          </w:tcPr>
          <w:p w14:paraId="577BDF93" w14:textId="77777777" w:rsidR="001471C7" w:rsidRPr="00050EB8" w:rsidRDefault="001471C7" w:rsidP="001471C7">
            <w:pPr>
              <w:keepNext/>
              <w:keepLines/>
              <w:spacing w:after="0"/>
              <w:jc w:val="right"/>
              <w:rPr>
                <w:rFonts w:ascii="Arial" w:hAnsi="Arial" w:cs="Arial"/>
                <w:color w:val="000000"/>
                <w:sz w:val="18"/>
                <w:lang w:eastAsia="zh-CN"/>
              </w:rPr>
            </w:pPr>
            <w:r>
              <w:rPr>
                <w:rFonts w:ascii="Arial" w:hAnsi="Arial" w:cs="Arial"/>
                <w:color w:val="000000"/>
                <w:sz w:val="18"/>
                <w:szCs w:val="18"/>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463CDFF8" w14:textId="77777777" w:rsidR="001471C7" w:rsidRDefault="001471C7" w:rsidP="001471C7">
            <w:pPr>
              <w:keepNext/>
              <w:keepLines/>
              <w:spacing w:after="0"/>
              <w:jc w:val="right"/>
              <w:rPr>
                <w:rFonts w:ascii="Arial" w:hAnsi="Arial" w:cs="Arial"/>
                <w:color w:val="000000"/>
                <w:sz w:val="18"/>
                <w:lang w:eastAsia="zh-CN"/>
              </w:rPr>
            </w:pPr>
            <w:r>
              <w:rPr>
                <w:rFonts w:ascii="Arial" w:hAnsi="Arial" w:cs="Arial"/>
                <w:color w:val="000000"/>
                <w:sz w:val="18"/>
                <w:szCs w:val="18"/>
              </w:rPr>
              <w:t>–</w:t>
            </w:r>
          </w:p>
        </w:tc>
        <w:tc>
          <w:tcPr>
            <w:tcW w:w="1401" w:type="dxa"/>
            <w:tcBorders>
              <w:top w:val="single" w:sz="4" w:space="0" w:color="auto"/>
              <w:left w:val="single" w:sz="4" w:space="0" w:color="auto"/>
              <w:bottom w:val="single" w:sz="4" w:space="0" w:color="auto"/>
              <w:right w:val="single" w:sz="4" w:space="0" w:color="auto"/>
            </w:tcBorders>
            <w:vAlign w:val="center"/>
          </w:tcPr>
          <w:p w14:paraId="28691792" w14:textId="77777777" w:rsidR="001471C7" w:rsidRPr="00050EB8" w:rsidRDefault="001471C7" w:rsidP="001471C7">
            <w:pPr>
              <w:keepNext/>
              <w:keepLines/>
              <w:spacing w:after="0"/>
              <w:rPr>
                <w:rFonts w:ascii="Arial" w:hAnsi="Arial" w:cs="Arial"/>
                <w:color w:val="000000"/>
                <w:sz w:val="18"/>
                <w:lang w:eastAsia="zh-CN"/>
              </w:rPr>
            </w:pPr>
            <w:r>
              <w:rPr>
                <w:rFonts w:ascii="Arial" w:hAnsi="Arial" w:cs="Arial"/>
                <w:color w:val="000000"/>
                <w:sz w:val="18"/>
                <w:szCs w:val="18"/>
              </w:rPr>
              <w:t>3800 MHz</w:t>
            </w:r>
          </w:p>
        </w:tc>
        <w:tc>
          <w:tcPr>
            <w:tcW w:w="850" w:type="dxa"/>
            <w:tcBorders>
              <w:top w:val="single" w:sz="4" w:space="0" w:color="auto"/>
              <w:left w:val="single" w:sz="4" w:space="0" w:color="auto"/>
              <w:bottom w:val="single" w:sz="4" w:space="0" w:color="auto"/>
              <w:right w:val="single" w:sz="4" w:space="0" w:color="auto"/>
            </w:tcBorders>
            <w:vAlign w:val="center"/>
          </w:tcPr>
          <w:p w14:paraId="62B9F3C9" w14:textId="77777777" w:rsidR="001471C7" w:rsidRPr="00050EB8" w:rsidRDefault="001471C7" w:rsidP="001471C7">
            <w:pPr>
              <w:keepNext/>
              <w:keepLines/>
              <w:spacing w:after="0"/>
              <w:jc w:val="center"/>
              <w:rPr>
                <w:rFonts w:ascii="Arial" w:hAnsi="Arial"/>
                <w:color w:val="000000"/>
                <w:sz w:val="18"/>
                <w:lang w:eastAsia="zh-CN"/>
              </w:rPr>
            </w:pPr>
            <w:r>
              <w:rPr>
                <w:rFonts w:ascii="Arial" w:hAnsi="Arial" w:cs="Arial"/>
                <w:color w:val="000000"/>
                <w:sz w:val="18"/>
                <w:szCs w:val="18"/>
              </w:rPr>
              <w:t>TDD</w:t>
            </w:r>
          </w:p>
        </w:tc>
      </w:tr>
      <w:tr w:rsidR="001471C7" w14:paraId="7A9C6F53" w14:textId="77777777" w:rsidTr="001471C7">
        <w:trPr>
          <w:trHeight w:val="225"/>
          <w:jc w:val="center"/>
        </w:trPr>
        <w:tc>
          <w:tcPr>
            <w:tcW w:w="1702" w:type="dxa"/>
            <w:tcBorders>
              <w:top w:val="nil"/>
              <w:left w:val="single" w:sz="4" w:space="0" w:color="auto"/>
              <w:bottom w:val="single" w:sz="4" w:space="0" w:color="auto"/>
              <w:right w:val="single" w:sz="4" w:space="0" w:color="auto"/>
            </w:tcBorders>
            <w:vAlign w:val="center"/>
            <w:hideMark/>
          </w:tcPr>
          <w:p w14:paraId="74CFA348" w14:textId="77777777" w:rsidR="001471C7" w:rsidRPr="00050EB8" w:rsidRDefault="001471C7" w:rsidP="001471C7">
            <w:pPr>
              <w:spacing w:after="0"/>
              <w:rPr>
                <w:rFonts w:ascii="Arial" w:hAnsi="Arial"/>
                <w:color w:val="000000"/>
                <w:sz w:val="18"/>
                <w:lang w:eastAsia="zh-CN"/>
              </w:rPr>
            </w:pPr>
          </w:p>
        </w:tc>
        <w:tc>
          <w:tcPr>
            <w:tcW w:w="980" w:type="dxa"/>
            <w:tcBorders>
              <w:top w:val="single" w:sz="4" w:space="0" w:color="auto"/>
              <w:left w:val="single" w:sz="4" w:space="0" w:color="auto"/>
              <w:bottom w:val="single" w:sz="4" w:space="0" w:color="auto"/>
              <w:right w:val="single" w:sz="4" w:space="0" w:color="auto"/>
            </w:tcBorders>
            <w:vAlign w:val="center"/>
            <w:hideMark/>
          </w:tcPr>
          <w:p w14:paraId="5CB7E4BC" w14:textId="77777777" w:rsidR="001471C7" w:rsidRPr="00050EB8" w:rsidRDefault="001471C7" w:rsidP="001471C7">
            <w:pPr>
              <w:keepNext/>
              <w:keepLines/>
              <w:spacing w:after="0"/>
              <w:jc w:val="center"/>
              <w:rPr>
                <w:rFonts w:ascii="Arial" w:hAnsi="Arial"/>
                <w:color w:val="000000"/>
                <w:sz w:val="18"/>
                <w:lang w:eastAsia="zh-CN"/>
              </w:rPr>
            </w:pPr>
            <w:r>
              <w:rPr>
                <w:rFonts w:ascii="Arial" w:hAnsi="Arial" w:cs="Arial"/>
                <w:color w:val="000000"/>
                <w:sz w:val="18"/>
                <w:szCs w:val="18"/>
              </w:rPr>
              <w:t>n102</w:t>
            </w:r>
          </w:p>
        </w:tc>
        <w:tc>
          <w:tcPr>
            <w:tcW w:w="1212" w:type="dxa"/>
            <w:tcBorders>
              <w:top w:val="single" w:sz="4" w:space="0" w:color="auto"/>
              <w:left w:val="single" w:sz="4" w:space="0" w:color="auto"/>
              <w:bottom w:val="single" w:sz="4" w:space="0" w:color="auto"/>
              <w:right w:val="single" w:sz="4" w:space="0" w:color="auto"/>
            </w:tcBorders>
            <w:vAlign w:val="center"/>
            <w:hideMark/>
          </w:tcPr>
          <w:p w14:paraId="15CEE993" w14:textId="77777777" w:rsidR="001471C7" w:rsidRPr="00050EB8" w:rsidRDefault="001471C7" w:rsidP="001471C7">
            <w:pPr>
              <w:keepNext/>
              <w:keepLines/>
              <w:spacing w:after="0"/>
              <w:jc w:val="right"/>
              <w:rPr>
                <w:rFonts w:ascii="Arial" w:hAnsi="Arial" w:cs="Arial"/>
                <w:color w:val="000000"/>
                <w:sz w:val="18"/>
                <w:lang w:eastAsia="zh-CN"/>
              </w:rPr>
            </w:pPr>
            <w:r>
              <w:rPr>
                <w:rFonts w:ascii="Arial" w:hAnsi="Arial" w:cs="Arial"/>
                <w:color w:val="000000"/>
                <w:sz w:val="18"/>
                <w:szCs w:val="18"/>
              </w:rPr>
              <w:t>5925 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3DE367BF" w14:textId="77777777" w:rsidR="001471C7" w:rsidRDefault="001471C7" w:rsidP="001471C7">
            <w:pPr>
              <w:keepNext/>
              <w:keepLines/>
              <w:spacing w:after="0"/>
              <w:jc w:val="center"/>
              <w:rPr>
                <w:rFonts w:ascii="Arial" w:hAnsi="Arial" w:cs="Arial"/>
                <w:color w:val="000000"/>
                <w:sz w:val="18"/>
              </w:rPr>
            </w:pPr>
            <w:r>
              <w:rPr>
                <w:rFonts w:ascii="Arial" w:hAnsi="Arial" w:cs="Arial"/>
                <w:color w:val="000000"/>
                <w:sz w:val="18"/>
                <w:szCs w:val="18"/>
              </w:rPr>
              <w:t>–</w:t>
            </w:r>
          </w:p>
        </w:tc>
        <w:tc>
          <w:tcPr>
            <w:tcW w:w="1200" w:type="dxa"/>
            <w:tcBorders>
              <w:top w:val="single" w:sz="4" w:space="0" w:color="auto"/>
              <w:left w:val="single" w:sz="4" w:space="0" w:color="auto"/>
              <w:bottom w:val="single" w:sz="4" w:space="0" w:color="auto"/>
              <w:right w:val="single" w:sz="4" w:space="0" w:color="auto"/>
            </w:tcBorders>
            <w:vAlign w:val="center"/>
            <w:hideMark/>
          </w:tcPr>
          <w:p w14:paraId="580FDED4" w14:textId="77777777" w:rsidR="001471C7" w:rsidRPr="00050EB8" w:rsidRDefault="001471C7" w:rsidP="001471C7">
            <w:pPr>
              <w:keepNext/>
              <w:keepLines/>
              <w:spacing w:after="0"/>
              <w:rPr>
                <w:rFonts w:ascii="Arial" w:hAnsi="Arial" w:cs="Arial"/>
                <w:color w:val="000000"/>
                <w:sz w:val="18"/>
                <w:lang w:eastAsia="zh-CN"/>
              </w:rPr>
            </w:pPr>
            <w:r>
              <w:rPr>
                <w:rFonts w:ascii="Arial" w:hAnsi="Arial" w:cs="Arial"/>
                <w:color w:val="000000"/>
                <w:sz w:val="18"/>
                <w:szCs w:val="18"/>
              </w:rPr>
              <w:t>6425 MHz</w:t>
            </w:r>
          </w:p>
        </w:tc>
        <w:tc>
          <w:tcPr>
            <w:tcW w:w="1210" w:type="dxa"/>
            <w:tcBorders>
              <w:top w:val="single" w:sz="4" w:space="0" w:color="auto"/>
              <w:left w:val="single" w:sz="4" w:space="0" w:color="auto"/>
              <w:bottom w:val="single" w:sz="4" w:space="0" w:color="auto"/>
              <w:right w:val="single" w:sz="4" w:space="0" w:color="auto"/>
            </w:tcBorders>
            <w:vAlign w:val="center"/>
            <w:hideMark/>
          </w:tcPr>
          <w:p w14:paraId="73E4600D" w14:textId="77777777" w:rsidR="001471C7" w:rsidRPr="00050EB8" w:rsidRDefault="001471C7" w:rsidP="001471C7">
            <w:pPr>
              <w:keepNext/>
              <w:keepLines/>
              <w:spacing w:after="0"/>
              <w:jc w:val="right"/>
              <w:rPr>
                <w:rFonts w:ascii="Arial" w:hAnsi="Arial" w:cs="Arial"/>
                <w:color w:val="000000"/>
                <w:sz w:val="18"/>
                <w:lang w:eastAsia="zh-CN"/>
              </w:rPr>
            </w:pPr>
            <w:r>
              <w:rPr>
                <w:rFonts w:ascii="Arial" w:hAnsi="Arial" w:cs="Arial"/>
                <w:color w:val="000000"/>
                <w:sz w:val="18"/>
                <w:szCs w:val="18"/>
              </w:rPr>
              <w:t>5925 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1B45C84A" w14:textId="77777777" w:rsidR="001471C7" w:rsidRDefault="001471C7" w:rsidP="001471C7">
            <w:pPr>
              <w:keepNext/>
              <w:keepLines/>
              <w:spacing w:after="0"/>
              <w:jc w:val="center"/>
              <w:rPr>
                <w:rFonts w:ascii="Arial" w:hAnsi="Arial" w:cs="Arial"/>
                <w:color w:val="000000"/>
                <w:sz w:val="18"/>
              </w:rPr>
            </w:pPr>
            <w:r>
              <w:rPr>
                <w:rFonts w:ascii="Arial" w:hAnsi="Arial" w:cs="Arial"/>
                <w:color w:val="000000"/>
                <w:sz w:val="18"/>
                <w:szCs w:val="18"/>
              </w:rPr>
              <w:t>–</w:t>
            </w:r>
          </w:p>
        </w:tc>
        <w:tc>
          <w:tcPr>
            <w:tcW w:w="1401" w:type="dxa"/>
            <w:tcBorders>
              <w:top w:val="single" w:sz="4" w:space="0" w:color="auto"/>
              <w:left w:val="single" w:sz="4" w:space="0" w:color="auto"/>
              <w:bottom w:val="single" w:sz="4" w:space="0" w:color="auto"/>
              <w:right w:val="single" w:sz="4" w:space="0" w:color="auto"/>
            </w:tcBorders>
            <w:vAlign w:val="center"/>
            <w:hideMark/>
          </w:tcPr>
          <w:p w14:paraId="5F217235" w14:textId="77777777" w:rsidR="001471C7" w:rsidRPr="00050EB8" w:rsidRDefault="001471C7" w:rsidP="001471C7">
            <w:pPr>
              <w:keepNext/>
              <w:keepLines/>
              <w:spacing w:after="0"/>
              <w:rPr>
                <w:rFonts w:ascii="Arial" w:hAnsi="Arial" w:cs="Arial"/>
                <w:color w:val="000000"/>
                <w:sz w:val="18"/>
                <w:lang w:eastAsia="zh-CN"/>
              </w:rPr>
            </w:pPr>
            <w:r>
              <w:rPr>
                <w:rFonts w:ascii="Arial" w:hAnsi="Arial" w:cs="Arial"/>
                <w:color w:val="000000"/>
                <w:sz w:val="18"/>
                <w:szCs w:val="18"/>
              </w:rPr>
              <w:t>6425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2127455B" w14:textId="77777777" w:rsidR="001471C7" w:rsidRPr="00050EB8" w:rsidRDefault="001471C7" w:rsidP="001471C7">
            <w:pPr>
              <w:keepNext/>
              <w:keepLines/>
              <w:spacing w:after="0"/>
              <w:jc w:val="center"/>
              <w:rPr>
                <w:rFonts w:ascii="Arial" w:hAnsi="Arial" w:cs="Arial"/>
                <w:color w:val="000000"/>
                <w:sz w:val="18"/>
                <w:szCs w:val="18"/>
                <w:lang w:eastAsia="zh-CN"/>
              </w:rPr>
            </w:pPr>
            <w:r>
              <w:rPr>
                <w:rFonts w:ascii="Arial" w:hAnsi="Arial" w:cs="Arial"/>
                <w:color w:val="000000"/>
                <w:sz w:val="18"/>
                <w:szCs w:val="18"/>
              </w:rPr>
              <w:t>TDD</w:t>
            </w:r>
          </w:p>
        </w:tc>
      </w:tr>
    </w:tbl>
    <w:p w14:paraId="5E67B6FD" w14:textId="49E934F9" w:rsidR="001471C7" w:rsidRPr="006A0293" w:rsidRDefault="00E21E87" w:rsidP="008E4F23">
      <w:pPr>
        <w:pStyle w:val="41"/>
      </w:pPr>
      <w:bookmarkStart w:id="587" w:name="_Toc136288511"/>
      <w:r w:rsidRPr="00E21E87">
        <w:lastRenderedPageBreak/>
        <w:t>5.</w:t>
      </w:r>
      <w:r>
        <w:t>55</w:t>
      </w:r>
      <w:r w:rsidR="001471C7" w:rsidRPr="006A0293">
        <w:t>.1.2</w:t>
      </w:r>
      <w:r w:rsidR="001471C7" w:rsidRPr="006A0293">
        <w:tab/>
        <w:t>Channel bandwidths per operating band for CA</w:t>
      </w:r>
      <w:bookmarkEnd w:id="587"/>
    </w:p>
    <w:p w14:paraId="4BE40138" w14:textId="0EEEE72E" w:rsidR="001471C7" w:rsidRPr="00A20126" w:rsidRDefault="001471C7" w:rsidP="001471C7">
      <w:pPr>
        <w:pStyle w:val="TH"/>
        <w:rPr>
          <w:rFonts w:cs="Arial"/>
        </w:rPr>
      </w:pPr>
      <w:r>
        <w:rPr>
          <w:rFonts w:cs="Arial"/>
        </w:rPr>
        <w:t xml:space="preserve">Table </w:t>
      </w:r>
      <w:r w:rsidRPr="00A20126">
        <w:rPr>
          <w:rFonts w:cs="Arial"/>
        </w:rPr>
        <w:t>5.</w:t>
      </w:r>
      <w:r w:rsidR="00E21E87">
        <w:rPr>
          <w:rFonts w:cs="Arial"/>
        </w:rPr>
        <w:t>55</w:t>
      </w:r>
      <w:r>
        <w:rPr>
          <w:rFonts w:cs="Arial"/>
        </w:rPr>
        <w:t xml:space="preserve">.1.2-1: Supported bandwidths per </w:t>
      </w:r>
      <w:r w:rsidRPr="00A20126">
        <w:rPr>
          <w:rFonts w:cs="Arial"/>
        </w:rPr>
        <w:t>CA</w:t>
      </w:r>
      <w:r>
        <w:rPr>
          <w:rFonts w:cs="Arial"/>
        </w:rPr>
        <w:t xml:space="preserve"> band combination of </w:t>
      </w:r>
      <w:r w:rsidRPr="00467ADF">
        <w:rPr>
          <w:rFonts w:cs="Arial"/>
        </w:rPr>
        <w:t>band n</w:t>
      </w:r>
      <w:r>
        <w:rPr>
          <w:rFonts w:cs="Arial"/>
        </w:rPr>
        <w:t>1</w:t>
      </w:r>
      <w:r w:rsidRPr="00467ADF">
        <w:rPr>
          <w:rFonts w:cs="Arial"/>
        </w:rPr>
        <w:t>+n</w:t>
      </w:r>
      <w:r>
        <w:rPr>
          <w:rFonts w:cs="Arial"/>
        </w:rPr>
        <w:t>78</w:t>
      </w:r>
      <w:r w:rsidRPr="00467ADF">
        <w:rPr>
          <w:rFonts w:cs="Arial"/>
        </w:rPr>
        <w:t>+n</w:t>
      </w:r>
      <w:r>
        <w:rPr>
          <w:rFonts w:cs="Arial"/>
        </w:rPr>
        <w:t>102</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1471C7" w14:paraId="734B54DD" w14:textId="77777777" w:rsidTr="001471C7">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050F9E1C" w14:textId="77777777" w:rsidR="001471C7" w:rsidRDefault="001471C7" w:rsidP="001471C7">
            <w:pPr>
              <w:pStyle w:val="TAH"/>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433146B4" w14:textId="77777777" w:rsidR="001471C7" w:rsidRDefault="001471C7" w:rsidP="001471C7">
            <w:pPr>
              <w:pStyle w:val="TAH"/>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54723983" w14:textId="77777777" w:rsidR="001471C7" w:rsidRDefault="001471C7" w:rsidP="001471C7">
            <w:pPr>
              <w:pStyle w:val="TAH"/>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D15336D" w14:textId="77777777" w:rsidR="001471C7" w:rsidRDefault="001471C7" w:rsidP="001471C7">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7162B875" w14:textId="77777777" w:rsidR="001471C7" w:rsidRDefault="001471C7" w:rsidP="001471C7">
            <w:pPr>
              <w:pStyle w:val="TAH"/>
              <w:rPr>
                <w:szCs w:val="18"/>
                <w:lang w:val="en-US" w:eastAsia="zh-CN"/>
              </w:rPr>
            </w:pPr>
            <w:r>
              <w:t>Bandwidth combination set</w:t>
            </w:r>
          </w:p>
        </w:tc>
      </w:tr>
      <w:tr w:rsidR="001471C7" w14:paraId="50C9C739" w14:textId="77777777" w:rsidTr="001471C7">
        <w:trPr>
          <w:trHeight w:val="187"/>
        </w:trPr>
        <w:tc>
          <w:tcPr>
            <w:tcW w:w="1983" w:type="dxa"/>
            <w:tcBorders>
              <w:top w:val="single" w:sz="4" w:space="0" w:color="auto"/>
              <w:left w:val="single" w:sz="4" w:space="0" w:color="auto"/>
              <w:bottom w:val="nil"/>
              <w:right w:val="single" w:sz="4" w:space="0" w:color="auto"/>
            </w:tcBorders>
            <w:shd w:val="clear" w:color="auto" w:fill="auto"/>
          </w:tcPr>
          <w:p w14:paraId="2C03A5F0" w14:textId="77777777" w:rsidR="001471C7" w:rsidRDefault="001471C7" w:rsidP="001471C7">
            <w:pPr>
              <w:pStyle w:val="TAC"/>
              <w:rPr>
                <w:rFonts w:eastAsia="宋体"/>
                <w:szCs w:val="18"/>
                <w:lang w:val="en-US" w:eastAsia="zh-CN"/>
              </w:rPr>
            </w:pPr>
            <w:r w:rsidRPr="0046242C">
              <w:rPr>
                <w:color w:val="000000"/>
                <w:lang w:eastAsia="zh-CN"/>
              </w:rPr>
              <w:t>CA_n1A-n78A-n102A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01A136" w14:textId="77777777" w:rsidR="001471C7" w:rsidRDefault="001471C7" w:rsidP="001471C7">
            <w:pPr>
              <w:pStyle w:val="TAC"/>
              <w:rPr>
                <w:rFonts w:cs="Arial"/>
                <w:color w:val="000000"/>
                <w:szCs w:val="18"/>
              </w:rPr>
            </w:pPr>
            <w:r w:rsidRPr="0046242C">
              <w:rPr>
                <w:rFonts w:cs="Arial"/>
                <w:color w:val="000000"/>
                <w:szCs w:val="18"/>
              </w:rPr>
              <w:t>CA_n1A-n78A</w:t>
            </w:r>
          </w:p>
          <w:p w14:paraId="109250DD" w14:textId="77777777" w:rsidR="001471C7" w:rsidRDefault="001471C7" w:rsidP="001471C7">
            <w:pPr>
              <w:pStyle w:val="TAC"/>
              <w:rPr>
                <w:rFonts w:cs="Arial"/>
                <w:color w:val="000000"/>
                <w:szCs w:val="18"/>
              </w:rPr>
            </w:pPr>
            <w:r w:rsidRPr="0046242C">
              <w:rPr>
                <w:rFonts w:cs="Arial"/>
                <w:color w:val="000000"/>
                <w:szCs w:val="18"/>
              </w:rPr>
              <w:t>CA_n1A-n102A</w:t>
            </w:r>
          </w:p>
          <w:p w14:paraId="5834E342" w14:textId="77777777" w:rsidR="001471C7" w:rsidRDefault="001471C7" w:rsidP="001471C7">
            <w:pPr>
              <w:pStyle w:val="TAC"/>
              <w:rPr>
                <w:rFonts w:eastAsia="宋体"/>
                <w:szCs w:val="18"/>
                <w:lang w:val="en-US" w:eastAsia="zh-CN"/>
              </w:rPr>
            </w:pPr>
            <w:r w:rsidRPr="0046242C">
              <w:rPr>
                <w:rFonts w:cs="Arial"/>
                <w:color w:val="000000"/>
                <w:szCs w:val="18"/>
              </w:rPr>
              <w:t>CA_n78A-n102A</w:t>
            </w:r>
          </w:p>
        </w:tc>
        <w:tc>
          <w:tcPr>
            <w:tcW w:w="730" w:type="dxa"/>
            <w:tcBorders>
              <w:left w:val="single" w:sz="4" w:space="0" w:color="auto"/>
              <w:right w:val="single" w:sz="4" w:space="0" w:color="auto"/>
            </w:tcBorders>
            <w:vAlign w:val="center"/>
          </w:tcPr>
          <w:p w14:paraId="7FFF44EC" w14:textId="77777777" w:rsidR="001471C7" w:rsidRDefault="001471C7" w:rsidP="001471C7">
            <w:pPr>
              <w:pStyle w:val="TAC"/>
              <w:rPr>
                <w:szCs w:val="18"/>
                <w:lang w:val="en-US" w:eastAsia="zh-CN"/>
              </w:rPr>
            </w:pPr>
            <w:r>
              <w:rPr>
                <w:color w:val="000000"/>
              </w:rPr>
              <w:t>n1</w:t>
            </w:r>
          </w:p>
        </w:tc>
        <w:tc>
          <w:tcPr>
            <w:tcW w:w="4081" w:type="dxa"/>
            <w:tcBorders>
              <w:top w:val="single" w:sz="4" w:space="0" w:color="auto"/>
              <w:left w:val="single" w:sz="4" w:space="0" w:color="auto"/>
              <w:bottom w:val="single" w:sz="4" w:space="0" w:color="auto"/>
              <w:right w:val="single" w:sz="4" w:space="0" w:color="auto"/>
            </w:tcBorders>
          </w:tcPr>
          <w:p w14:paraId="7F040BCA" w14:textId="77777777" w:rsidR="001471C7" w:rsidRPr="009663F7" w:rsidRDefault="001471C7" w:rsidP="001471C7">
            <w:pPr>
              <w:keepNext/>
              <w:keepLines/>
              <w:spacing w:after="0"/>
              <w:jc w:val="center"/>
              <w:textAlignment w:val="bottom"/>
              <w:rPr>
                <w:rFonts w:ascii="Arial" w:hAnsi="Arial" w:cs="Arial"/>
                <w:sz w:val="18"/>
                <w:szCs w:val="16"/>
                <w:lang w:val="en-US" w:eastAsia="zh-CN"/>
              </w:rPr>
            </w:pPr>
            <w:r w:rsidRPr="0046242C">
              <w:rPr>
                <w:rFonts w:ascii="Arial" w:hAnsi="Arial" w:cs="Arial"/>
                <w:color w:val="000000"/>
                <w:sz w:val="18"/>
                <w:szCs w:val="16"/>
              </w:rPr>
              <w:t>5, 10, 15, 20, 25, 30, 40, 50</w:t>
            </w:r>
          </w:p>
        </w:tc>
        <w:tc>
          <w:tcPr>
            <w:tcW w:w="1360" w:type="dxa"/>
            <w:tcBorders>
              <w:left w:val="single" w:sz="4" w:space="0" w:color="auto"/>
              <w:bottom w:val="nil"/>
              <w:right w:val="single" w:sz="4" w:space="0" w:color="auto"/>
            </w:tcBorders>
            <w:shd w:val="clear" w:color="auto" w:fill="auto"/>
            <w:vAlign w:val="center"/>
          </w:tcPr>
          <w:p w14:paraId="5945408A" w14:textId="77777777" w:rsidR="001471C7" w:rsidRDefault="001471C7" w:rsidP="001471C7">
            <w:pPr>
              <w:pStyle w:val="TAC"/>
              <w:rPr>
                <w:szCs w:val="18"/>
                <w:lang w:val="en-US" w:eastAsia="zh-CN"/>
              </w:rPr>
            </w:pPr>
            <w:r>
              <w:rPr>
                <w:rFonts w:hint="eastAsia"/>
                <w:szCs w:val="18"/>
                <w:lang w:val="en-US" w:eastAsia="zh-CN"/>
              </w:rPr>
              <w:t>0</w:t>
            </w:r>
          </w:p>
        </w:tc>
      </w:tr>
      <w:tr w:rsidR="001471C7" w14:paraId="601F11AB" w14:textId="77777777" w:rsidTr="001471C7">
        <w:trPr>
          <w:trHeight w:val="187"/>
        </w:trPr>
        <w:tc>
          <w:tcPr>
            <w:tcW w:w="1983" w:type="dxa"/>
            <w:tcBorders>
              <w:top w:val="nil"/>
              <w:left w:val="single" w:sz="4" w:space="0" w:color="auto"/>
              <w:bottom w:val="nil"/>
              <w:right w:val="single" w:sz="4" w:space="0" w:color="auto"/>
            </w:tcBorders>
            <w:shd w:val="clear" w:color="auto" w:fill="auto"/>
            <w:vAlign w:val="center"/>
          </w:tcPr>
          <w:p w14:paraId="67ECAE6C" w14:textId="77777777" w:rsidR="001471C7" w:rsidRDefault="001471C7" w:rsidP="001471C7">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DEC4178" w14:textId="77777777" w:rsidR="001471C7" w:rsidRDefault="001471C7" w:rsidP="001471C7">
            <w:pPr>
              <w:pStyle w:val="TAC"/>
              <w:rPr>
                <w:szCs w:val="18"/>
                <w:lang w:val="en-US" w:eastAsia="zh-CN"/>
              </w:rPr>
            </w:pPr>
          </w:p>
        </w:tc>
        <w:tc>
          <w:tcPr>
            <w:tcW w:w="730" w:type="dxa"/>
            <w:tcBorders>
              <w:left w:val="single" w:sz="4" w:space="0" w:color="auto"/>
              <w:right w:val="single" w:sz="4" w:space="0" w:color="auto"/>
            </w:tcBorders>
            <w:vAlign w:val="center"/>
          </w:tcPr>
          <w:p w14:paraId="6B98896F" w14:textId="77777777" w:rsidR="001471C7" w:rsidRDefault="001471C7" w:rsidP="001471C7">
            <w:pPr>
              <w:pStyle w:val="TAC"/>
              <w:rPr>
                <w:szCs w:val="18"/>
                <w:lang w:val="en-US" w:eastAsia="zh-CN"/>
              </w:rPr>
            </w:pPr>
            <w:r>
              <w:rPr>
                <w:color w:val="000000"/>
              </w:rPr>
              <w:t>n78</w:t>
            </w:r>
          </w:p>
        </w:tc>
        <w:tc>
          <w:tcPr>
            <w:tcW w:w="4081" w:type="dxa"/>
            <w:tcBorders>
              <w:top w:val="single" w:sz="4" w:space="0" w:color="auto"/>
              <w:left w:val="single" w:sz="4" w:space="0" w:color="auto"/>
              <w:bottom w:val="single" w:sz="4" w:space="0" w:color="auto"/>
              <w:right w:val="single" w:sz="4" w:space="0" w:color="auto"/>
            </w:tcBorders>
          </w:tcPr>
          <w:p w14:paraId="55DD5671" w14:textId="77777777" w:rsidR="001471C7" w:rsidRPr="0046242C" w:rsidRDefault="001471C7" w:rsidP="001471C7">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274A1547" w14:textId="77777777" w:rsidR="001471C7" w:rsidRDefault="001471C7" w:rsidP="001471C7">
            <w:pPr>
              <w:pStyle w:val="TAC"/>
              <w:rPr>
                <w:szCs w:val="18"/>
                <w:lang w:val="en-US" w:eastAsia="zh-CN"/>
              </w:rPr>
            </w:pPr>
          </w:p>
        </w:tc>
      </w:tr>
      <w:tr w:rsidR="001471C7" w14:paraId="2CE4CB6C" w14:textId="77777777" w:rsidTr="001471C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F5B4E6" w14:textId="77777777" w:rsidR="001471C7" w:rsidRDefault="001471C7" w:rsidP="001471C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29A4FC" w14:textId="77777777" w:rsidR="001471C7" w:rsidRDefault="001471C7" w:rsidP="001471C7">
            <w:pPr>
              <w:pStyle w:val="TAC"/>
              <w:rPr>
                <w:szCs w:val="18"/>
                <w:lang w:val="en-US" w:eastAsia="zh-CN"/>
              </w:rPr>
            </w:pPr>
          </w:p>
        </w:tc>
        <w:tc>
          <w:tcPr>
            <w:tcW w:w="730" w:type="dxa"/>
            <w:tcBorders>
              <w:left w:val="single" w:sz="4" w:space="0" w:color="auto"/>
              <w:right w:val="single" w:sz="4" w:space="0" w:color="auto"/>
            </w:tcBorders>
            <w:vAlign w:val="center"/>
          </w:tcPr>
          <w:p w14:paraId="23AB31B0" w14:textId="77777777" w:rsidR="001471C7" w:rsidRDefault="001471C7" w:rsidP="001471C7">
            <w:pPr>
              <w:pStyle w:val="TAC"/>
              <w:rPr>
                <w:szCs w:val="18"/>
                <w:lang w:val="en-US" w:eastAsia="zh-CN"/>
              </w:rPr>
            </w:pPr>
            <w:r>
              <w:rPr>
                <w:rFonts w:eastAsia="宋体"/>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tcPr>
          <w:p w14:paraId="799DF41E" w14:textId="77777777" w:rsidR="001471C7" w:rsidRPr="0046242C" w:rsidRDefault="001471C7" w:rsidP="001471C7">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AB122B" w14:textId="77777777" w:rsidR="001471C7" w:rsidRDefault="001471C7" w:rsidP="001471C7">
            <w:pPr>
              <w:pStyle w:val="TAC"/>
              <w:rPr>
                <w:szCs w:val="18"/>
                <w:lang w:val="en-US" w:eastAsia="zh-CN"/>
              </w:rPr>
            </w:pPr>
          </w:p>
        </w:tc>
      </w:tr>
      <w:tr w:rsidR="001471C7" w14:paraId="7D764ADF" w14:textId="77777777" w:rsidTr="001471C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5CB2DE" w14:textId="77777777" w:rsidR="001471C7" w:rsidRDefault="001471C7" w:rsidP="001471C7">
            <w:pPr>
              <w:pStyle w:val="TAC"/>
              <w:rPr>
                <w:szCs w:val="18"/>
                <w:lang w:val="en-US" w:eastAsia="zh-CN"/>
              </w:rPr>
            </w:pPr>
            <w:r w:rsidRPr="009253A0">
              <w:rPr>
                <w:color w:val="000000"/>
                <w:lang w:eastAsia="zh-CN"/>
              </w:rPr>
              <w:t>CA_n</w:t>
            </w:r>
            <w:r>
              <w:rPr>
                <w:color w:val="000000"/>
                <w:lang w:eastAsia="zh-CN"/>
              </w:rPr>
              <w:t>1</w:t>
            </w:r>
            <w:r w:rsidRPr="009253A0">
              <w:rPr>
                <w:color w:val="000000"/>
                <w:lang w:eastAsia="zh-CN"/>
              </w:rPr>
              <w:t>A-</w:t>
            </w:r>
            <w:r>
              <w:rPr>
                <w:color w:val="000000"/>
                <w:lang w:eastAsia="zh-CN"/>
              </w:rPr>
              <w:t>n78</w:t>
            </w:r>
            <w:r w:rsidRPr="009253A0">
              <w:rPr>
                <w:color w:val="000000"/>
                <w:lang w:eastAsia="zh-CN"/>
              </w:rPr>
              <w:t>A-n</w:t>
            </w:r>
            <w:r>
              <w:rPr>
                <w:color w:val="000000"/>
                <w:lang w:eastAsia="zh-CN"/>
              </w:rPr>
              <w:t>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46D72C" w14:textId="77777777" w:rsidR="001471C7" w:rsidRDefault="001471C7" w:rsidP="001471C7">
            <w:pPr>
              <w:pStyle w:val="TAC"/>
              <w:rPr>
                <w:rFonts w:cs="Arial"/>
                <w:color w:val="000000"/>
                <w:szCs w:val="18"/>
              </w:rPr>
            </w:pPr>
            <w:r w:rsidRPr="00A20613">
              <w:rPr>
                <w:rFonts w:cs="Arial"/>
                <w:color w:val="000000"/>
                <w:szCs w:val="18"/>
              </w:rPr>
              <w:t>CA_n</w:t>
            </w:r>
            <w:r>
              <w:rPr>
                <w:rFonts w:cs="Arial"/>
                <w:color w:val="000000"/>
                <w:szCs w:val="18"/>
              </w:rPr>
              <w:t>1</w:t>
            </w:r>
            <w:r w:rsidRPr="00A20613">
              <w:rPr>
                <w:rFonts w:cs="Arial"/>
                <w:color w:val="000000"/>
                <w:szCs w:val="18"/>
              </w:rPr>
              <w:t>A-</w:t>
            </w:r>
            <w:r>
              <w:rPr>
                <w:rFonts w:cs="Arial"/>
                <w:color w:val="000000"/>
                <w:szCs w:val="18"/>
              </w:rPr>
              <w:t>n78</w:t>
            </w:r>
            <w:r w:rsidRPr="00A20613">
              <w:rPr>
                <w:rFonts w:cs="Arial"/>
                <w:color w:val="000000"/>
                <w:szCs w:val="18"/>
              </w:rPr>
              <w:t>A</w:t>
            </w:r>
          </w:p>
          <w:p w14:paraId="3BB99BBC" w14:textId="77777777" w:rsidR="001471C7" w:rsidRDefault="001471C7" w:rsidP="001471C7">
            <w:pPr>
              <w:pStyle w:val="TAC"/>
              <w:rPr>
                <w:rFonts w:cs="Arial"/>
                <w:color w:val="000000"/>
                <w:szCs w:val="18"/>
              </w:rPr>
            </w:pPr>
            <w:r w:rsidRPr="00A20613">
              <w:rPr>
                <w:rFonts w:cs="Arial"/>
                <w:color w:val="000000"/>
                <w:szCs w:val="18"/>
              </w:rPr>
              <w:t>CA_n</w:t>
            </w:r>
            <w:r>
              <w:rPr>
                <w:rFonts w:cs="Arial"/>
                <w:color w:val="000000"/>
                <w:szCs w:val="18"/>
              </w:rPr>
              <w:t>1A</w:t>
            </w:r>
            <w:r w:rsidRPr="00A20613">
              <w:rPr>
                <w:rFonts w:cs="Arial"/>
                <w:color w:val="000000"/>
                <w:szCs w:val="18"/>
              </w:rPr>
              <w:t>-n</w:t>
            </w:r>
            <w:r>
              <w:rPr>
                <w:rFonts w:cs="Arial"/>
                <w:color w:val="000000"/>
                <w:szCs w:val="18"/>
              </w:rPr>
              <w:t>102</w:t>
            </w:r>
            <w:r w:rsidRPr="00A20613">
              <w:rPr>
                <w:rFonts w:cs="Arial"/>
                <w:color w:val="000000"/>
                <w:szCs w:val="18"/>
              </w:rPr>
              <w:t>A</w:t>
            </w:r>
          </w:p>
          <w:p w14:paraId="5A985296" w14:textId="77777777" w:rsidR="001471C7" w:rsidRDefault="001471C7" w:rsidP="001471C7">
            <w:pPr>
              <w:pStyle w:val="TAC"/>
              <w:rPr>
                <w:szCs w:val="18"/>
                <w:lang w:val="en-US" w:eastAsia="zh-CN"/>
              </w:rPr>
            </w:pPr>
            <w:r w:rsidRPr="00A20613">
              <w:rPr>
                <w:rFonts w:cs="Arial"/>
                <w:color w:val="000000"/>
                <w:szCs w:val="18"/>
              </w:rPr>
              <w:t>CA_</w:t>
            </w:r>
            <w:r>
              <w:rPr>
                <w:rFonts w:cs="Arial"/>
                <w:color w:val="000000"/>
                <w:szCs w:val="18"/>
              </w:rPr>
              <w:t>n78A</w:t>
            </w:r>
            <w:r w:rsidRPr="00A20613">
              <w:rPr>
                <w:rFonts w:cs="Arial"/>
                <w:color w:val="000000"/>
                <w:szCs w:val="18"/>
              </w:rPr>
              <w:t>-n</w:t>
            </w:r>
            <w:r>
              <w:rPr>
                <w:rFonts w:cs="Arial"/>
                <w:color w:val="000000"/>
                <w:szCs w:val="18"/>
              </w:rPr>
              <w:t>102</w:t>
            </w:r>
            <w:r w:rsidRPr="00A20613">
              <w:rPr>
                <w:rFonts w:cs="Arial"/>
                <w:color w:val="000000"/>
                <w:szCs w:val="18"/>
              </w:rPr>
              <w:t>A</w:t>
            </w:r>
          </w:p>
        </w:tc>
        <w:tc>
          <w:tcPr>
            <w:tcW w:w="730" w:type="dxa"/>
            <w:tcBorders>
              <w:left w:val="single" w:sz="4" w:space="0" w:color="auto"/>
              <w:right w:val="single" w:sz="4" w:space="0" w:color="auto"/>
            </w:tcBorders>
            <w:vAlign w:val="center"/>
          </w:tcPr>
          <w:p w14:paraId="20A535C9" w14:textId="77777777" w:rsidR="001471C7" w:rsidRDefault="001471C7" w:rsidP="001471C7">
            <w:pPr>
              <w:pStyle w:val="TAC"/>
              <w:rPr>
                <w:rFonts w:eastAsia="宋体"/>
                <w:color w:val="000000"/>
                <w:lang w:eastAsia="zh-CN"/>
              </w:rPr>
            </w:pPr>
            <w:r>
              <w:rPr>
                <w:color w:val="000000"/>
              </w:rPr>
              <w:t>n1</w:t>
            </w:r>
          </w:p>
        </w:tc>
        <w:tc>
          <w:tcPr>
            <w:tcW w:w="4081" w:type="dxa"/>
            <w:tcBorders>
              <w:top w:val="single" w:sz="4" w:space="0" w:color="auto"/>
              <w:left w:val="single" w:sz="4" w:space="0" w:color="auto"/>
              <w:bottom w:val="single" w:sz="4" w:space="0" w:color="auto"/>
              <w:right w:val="single" w:sz="4" w:space="0" w:color="auto"/>
            </w:tcBorders>
          </w:tcPr>
          <w:p w14:paraId="7D0D2C11" w14:textId="77777777" w:rsidR="001471C7" w:rsidRPr="009663F7" w:rsidRDefault="001471C7" w:rsidP="001471C7">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609663" w14:textId="77777777" w:rsidR="001471C7" w:rsidRDefault="001471C7" w:rsidP="001471C7">
            <w:pPr>
              <w:pStyle w:val="TAC"/>
              <w:rPr>
                <w:szCs w:val="18"/>
                <w:lang w:val="en-US" w:eastAsia="zh-CN"/>
              </w:rPr>
            </w:pPr>
            <w:r>
              <w:rPr>
                <w:szCs w:val="18"/>
                <w:lang w:val="en-US" w:eastAsia="zh-CN"/>
              </w:rPr>
              <w:t>0</w:t>
            </w:r>
          </w:p>
        </w:tc>
      </w:tr>
      <w:tr w:rsidR="001471C7" w14:paraId="1CA4EB39" w14:textId="77777777" w:rsidTr="001471C7">
        <w:trPr>
          <w:trHeight w:val="187"/>
        </w:trPr>
        <w:tc>
          <w:tcPr>
            <w:tcW w:w="1983" w:type="dxa"/>
            <w:tcBorders>
              <w:top w:val="nil"/>
              <w:left w:val="single" w:sz="4" w:space="0" w:color="auto"/>
              <w:bottom w:val="nil"/>
              <w:right w:val="single" w:sz="4" w:space="0" w:color="auto"/>
            </w:tcBorders>
            <w:shd w:val="clear" w:color="auto" w:fill="auto"/>
            <w:vAlign w:val="center"/>
          </w:tcPr>
          <w:p w14:paraId="3E235768" w14:textId="77777777" w:rsidR="001471C7" w:rsidRDefault="001471C7" w:rsidP="001471C7">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CDCF723" w14:textId="77777777" w:rsidR="001471C7" w:rsidRDefault="001471C7" w:rsidP="001471C7">
            <w:pPr>
              <w:pStyle w:val="TAC"/>
              <w:rPr>
                <w:szCs w:val="18"/>
                <w:lang w:val="en-US" w:eastAsia="zh-CN"/>
              </w:rPr>
            </w:pPr>
          </w:p>
        </w:tc>
        <w:tc>
          <w:tcPr>
            <w:tcW w:w="730" w:type="dxa"/>
            <w:tcBorders>
              <w:left w:val="single" w:sz="4" w:space="0" w:color="auto"/>
              <w:right w:val="single" w:sz="4" w:space="0" w:color="auto"/>
            </w:tcBorders>
            <w:vAlign w:val="center"/>
          </w:tcPr>
          <w:p w14:paraId="7401E90E" w14:textId="77777777" w:rsidR="001471C7" w:rsidRDefault="001471C7" w:rsidP="001471C7">
            <w:pPr>
              <w:pStyle w:val="TAC"/>
              <w:rPr>
                <w:rFonts w:eastAsia="宋体"/>
                <w:color w:val="000000"/>
                <w:lang w:eastAsia="zh-CN"/>
              </w:rPr>
            </w:pPr>
            <w:r>
              <w:rPr>
                <w:color w:val="000000"/>
              </w:rPr>
              <w:t>n78</w:t>
            </w:r>
          </w:p>
        </w:tc>
        <w:tc>
          <w:tcPr>
            <w:tcW w:w="4081" w:type="dxa"/>
            <w:tcBorders>
              <w:top w:val="single" w:sz="4" w:space="0" w:color="auto"/>
              <w:left w:val="single" w:sz="4" w:space="0" w:color="auto"/>
              <w:bottom w:val="single" w:sz="4" w:space="0" w:color="auto"/>
              <w:right w:val="single" w:sz="4" w:space="0" w:color="auto"/>
            </w:tcBorders>
          </w:tcPr>
          <w:p w14:paraId="0856BB4B" w14:textId="77777777" w:rsidR="001471C7" w:rsidRPr="009663F7" w:rsidRDefault="001471C7" w:rsidP="001471C7">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025BF3CF" w14:textId="77777777" w:rsidR="001471C7" w:rsidRDefault="001471C7" w:rsidP="001471C7">
            <w:pPr>
              <w:pStyle w:val="TAC"/>
              <w:rPr>
                <w:szCs w:val="18"/>
                <w:lang w:val="en-US" w:eastAsia="zh-CN"/>
              </w:rPr>
            </w:pPr>
          </w:p>
        </w:tc>
      </w:tr>
      <w:tr w:rsidR="001471C7" w14:paraId="6D9B3C75" w14:textId="77777777" w:rsidTr="001471C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E0A4D3" w14:textId="77777777" w:rsidR="001471C7" w:rsidRDefault="001471C7" w:rsidP="001471C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202F8F" w14:textId="77777777" w:rsidR="001471C7" w:rsidRDefault="001471C7" w:rsidP="001471C7">
            <w:pPr>
              <w:pStyle w:val="TAC"/>
              <w:rPr>
                <w:szCs w:val="18"/>
                <w:lang w:val="en-US" w:eastAsia="zh-CN"/>
              </w:rPr>
            </w:pPr>
          </w:p>
        </w:tc>
        <w:tc>
          <w:tcPr>
            <w:tcW w:w="730" w:type="dxa"/>
            <w:tcBorders>
              <w:left w:val="single" w:sz="4" w:space="0" w:color="auto"/>
              <w:right w:val="single" w:sz="4" w:space="0" w:color="auto"/>
            </w:tcBorders>
            <w:vAlign w:val="center"/>
          </w:tcPr>
          <w:p w14:paraId="23CD52FF" w14:textId="77777777" w:rsidR="001471C7" w:rsidRDefault="001471C7" w:rsidP="001471C7">
            <w:pPr>
              <w:pStyle w:val="TAC"/>
              <w:rPr>
                <w:rFonts w:eastAsia="宋体"/>
                <w:color w:val="000000"/>
                <w:lang w:eastAsia="zh-CN"/>
              </w:rPr>
            </w:pPr>
            <w:r>
              <w:rPr>
                <w:rFonts w:eastAsia="宋体"/>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16F5D682" w14:textId="77777777" w:rsidR="001471C7" w:rsidRPr="009663F7" w:rsidRDefault="001471C7" w:rsidP="001471C7">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B</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32F2D8" w14:textId="77777777" w:rsidR="001471C7" w:rsidRDefault="001471C7" w:rsidP="001471C7">
            <w:pPr>
              <w:pStyle w:val="TAC"/>
              <w:rPr>
                <w:szCs w:val="18"/>
                <w:lang w:val="en-US" w:eastAsia="zh-CN"/>
              </w:rPr>
            </w:pPr>
          </w:p>
        </w:tc>
      </w:tr>
      <w:tr w:rsidR="001471C7" w14:paraId="3A254A9D" w14:textId="77777777" w:rsidTr="001471C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6B353C" w14:textId="77777777" w:rsidR="001471C7" w:rsidRPr="0008015D" w:rsidRDefault="001471C7" w:rsidP="001471C7">
            <w:pPr>
              <w:pStyle w:val="TAC"/>
              <w:rPr>
                <w:color w:val="000000"/>
                <w:lang w:eastAsia="zh-CN"/>
              </w:rPr>
            </w:pPr>
            <w:r w:rsidRPr="0008015D">
              <w:rPr>
                <w:color w:val="000000"/>
                <w:lang w:eastAsia="zh-CN"/>
              </w:rPr>
              <w:t>CA_n1A-</w:t>
            </w:r>
            <w:r>
              <w:rPr>
                <w:color w:val="000000"/>
                <w:lang w:eastAsia="zh-CN"/>
              </w:rPr>
              <w:t>n78</w:t>
            </w:r>
            <w:r w:rsidRPr="0008015D">
              <w:rPr>
                <w:color w:val="000000"/>
                <w:lang w:eastAsia="zh-CN"/>
              </w:rPr>
              <w:t>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E62BD1" w14:textId="77777777" w:rsidR="001471C7" w:rsidRDefault="001471C7" w:rsidP="001471C7">
            <w:pPr>
              <w:pStyle w:val="TAC"/>
              <w:rPr>
                <w:szCs w:val="18"/>
                <w:lang w:val="en-US" w:eastAsia="zh-CN"/>
              </w:rPr>
            </w:pPr>
            <w:r w:rsidRPr="0008015D">
              <w:rPr>
                <w:szCs w:val="18"/>
                <w:lang w:val="en-US" w:eastAsia="zh-CN"/>
              </w:rPr>
              <w:t>CA_n1A-</w:t>
            </w:r>
            <w:r>
              <w:rPr>
                <w:szCs w:val="18"/>
                <w:lang w:val="en-US" w:eastAsia="zh-CN"/>
              </w:rPr>
              <w:t>n78</w:t>
            </w:r>
            <w:r w:rsidRPr="0008015D">
              <w:rPr>
                <w:szCs w:val="18"/>
                <w:lang w:val="en-US" w:eastAsia="zh-CN"/>
              </w:rPr>
              <w:t>A</w:t>
            </w:r>
          </w:p>
          <w:p w14:paraId="272BD5DB" w14:textId="77777777" w:rsidR="001471C7" w:rsidRDefault="001471C7" w:rsidP="001471C7">
            <w:pPr>
              <w:pStyle w:val="TAC"/>
              <w:rPr>
                <w:szCs w:val="18"/>
                <w:lang w:val="en-US" w:eastAsia="zh-CN"/>
              </w:rPr>
            </w:pPr>
            <w:r w:rsidRPr="0008015D">
              <w:rPr>
                <w:szCs w:val="18"/>
                <w:lang w:val="en-US" w:eastAsia="zh-CN"/>
              </w:rPr>
              <w:t>CA_n1A-n102A</w:t>
            </w:r>
          </w:p>
          <w:p w14:paraId="57B7FFBC" w14:textId="77777777" w:rsidR="001471C7" w:rsidRDefault="001471C7" w:rsidP="001471C7">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tc>
        <w:tc>
          <w:tcPr>
            <w:tcW w:w="730" w:type="dxa"/>
            <w:tcBorders>
              <w:top w:val="single" w:sz="4" w:space="0" w:color="auto"/>
              <w:left w:val="single" w:sz="4" w:space="0" w:color="auto"/>
              <w:bottom w:val="single" w:sz="4" w:space="0" w:color="auto"/>
              <w:right w:val="single" w:sz="4" w:space="0" w:color="auto"/>
            </w:tcBorders>
            <w:vAlign w:val="center"/>
          </w:tcPr>
          <w:p w14:paraId="48DAAC95" w14:textId="77777777" w:rsidR="001471C7" w:rsidRDefault="001471C7" w:rsidP="001471C7">
            <w:pPr>
              <w:pStyle w:val="TAC"/>
              <w:rPr>
                <w:rFonts w:eastAsia="宋体"/>
                <w:color w:val="000000"/>
                <w:lang w:eastAsia="zh-CN"/>
              </w:rPr>
            </w:pPr>
            <w:r w:rsidRPr="0008015D">
              <w:rPr>
                <w:rFonts w:eastAsia="宋体"/>
                <w:color w:val="000000"/>
                <w:lang w:eastAsia="zh-CN"/>
              </w:rPr>
              <w:t>n1</w:t>
            </w:r>
          </w:p>
        </w:tc>
        <w:tc>
          <w:tcPr>
            <w:tcW w:w="4081" w:type="dxa"/>
            <w:tcBorders>
              <w:top w:val="single" w:sz="4" w:space="0" w:color="auto"/>
              <w:left w:val="single" w:sz="4" w:space="0" w:color="auto"/>
              <w:bottom w:val="single" w:sz="4" w:space="0" w:color="auto"/>
              <w:right w:val="single" w:sz="4" w:space="0" w:color="auto"/>
            </w:tcBorders>
          </w:tcPr>
          <w:p w14:paraId="081BAF71" w14:textId="77777777" w:rsidR="001471C7" w:rsidRPr="009663F7" w:rsidRDefault="001471C7" w:rsidP="001471C7">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263754" w14:textId="77777777" w:rsidR="001471C7" w:rsidRDefault="001471C7" w:rsidP="001471C7">
            <w:pPr>
              <w:pStyle w:val="TAC"/>
              <w:rPr>
                <w:szCs w:val="18"/>
                <w:lang w:val="en-US" w:eastAsia="zh-CN"/>
              </w:rPr>
            </w:pPr>
            <w:r>
              <w:rPr>
                <w:szCs w:val="18"/>
                <w:lang w:val="en-US" w:eastAsia="zh-CN"/>
              </w:rPr>
              <w:t>0</w:t>
            </w:r>
          </w:p>
        </w:tc>
      </w:tr>
      <w:tr w:rsidR="001471C7" w14:paraId="708F70B5" w14:textId="77777777" w:rsidTr="001471C7">
        <w:trPr>
          <w:trHeight w:val="187"/>
        </w:trPr>
        <w:tc>
          <w:tcPr>
            <w:tcW w:w="1983" w:type="dxa"/>
            <w:tcBorders>
              <w:top w:val="nil"/>
              <w:left w:val="single" w:sz="4" w:space="0" w:color="auto"/>
              <w:bottom w:val="nil"/>
              <w:right w:val="single" w:sz="4" w:space="0" w:color="auto"/>
            </w:tcBorders>
            <w:shd w:val="clear" w:color="auto" w:fill="auto"/>
            <w:vAlign w:val="center"/>
          </w:tcPr>
          <w:p w14:paraId="43AC2C3F" w14:textId="77777777" w:rsidR="001471C7" w:rsidRPr="0008015D" w:rsidRDefault="001471C7" w:rsidP="001471C7">
            <w:pPr>
              <w:pStyle w:val="TAC"/>
              <w:rPr>
                <w:color w:val="000000"/>
                <w:lang w:eastAsia="zh-CN"/>
              </w:rPr>
            </w:pPr>
          </w:p>
        </w:tc>
        <w:tc>
          <w:tcPr>
            <w:tcW w:w="1690" w:type="dxa"/>
            <w:tcBorders>
              <w:top w:val="nil"/>
              <w:left w:val="single" w:sz="4" w:space="0" w:color="auto"/>
              <w:bottom w:val="nil"/>
              <w:right w:val="single" w:sz="4" w:space="0" w:color="auto"/>
            </w:tcBorders>
            <w:shd w:val="clear" w:color="auto" w:fill="auto"/>
            <w:vAlign w:val="center"/>
          </w:tcPr>
          <w:p w14:paraId="3F2A441B" w14:textId="77777777" w:rsidR="001471C7" w:rsidRDefault="001471C7" w:rsidP="001471C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8383C5" w14:textId="77777777" w:rsidR="001471C7" w:rsidRDefault="001471C7" w:rsidP="001471C7">
            <w:pPr>
              <w:pStyle w:val="TAC"/>
              <w:rPr>
                <w:rFonts w:eastAsia="宋体"/>
                <w:color w:val="000000"/>
                <w:lang w:eastAsia="zh-CN"/>
              </w:rPr>
            </w:pPr>
            <w:r>
              <w:rPr>
                <w:rFonts w:eastAsia="宋体"/>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tcPr>
          <w:p w14:paraId="7762ECBD" w14:textId="77777777" w:rsidR="001471C7" w:rsidRPr="009663F7" w:rsidRDefault="001471C7" w:rsidP="001471C7">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2920F623" w14:textId="77777777" w:rsidR="001471C7" w:rsidRDefault="001471C7" w:rsidP="001471C7">
            <w:pPr>
              <w:pStyle w:val="TAC"/>
              <w:rPr>
                <w:szCs w:val="18"/>
                <w:lang w:val="en-US" w:eastAsia="zh-CN"/>
              </w:rPr>
            </w:pPr>
          </w:p>
        </w:tc>
      </w:tr>
      <w:tr w:rsidR="001471C7" w14:paraId="799F4FEF" w14:textId="77777777" w:rsidTr="001471C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E3C158" w14:textId="77777777" w:rsidR="001471C7" w:rsidRPr="0008015D" w:rsidRDefault="001471C7" w:rsidP="001471C7">
            <w:pPr>
              <w:pStyle w:val="TAC"/>
              <w:rPr>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7D34E5" w14:textId="77777777" w:rsidR="001471C7" w:rsidRDefault="001471C7" w:rsidP="001471C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630C8E" w14:textId="77777777" w:rsidR="001471C7" w:rsidRDefault="001471C7" w:rsidP="001471C7">
            <w:pPr>
              <w:pStyle w:val="TAC"/>
              <w:rPr>
                <w:rFonts w:eastAsia="宋体"/>
                <w:color w:val="000000"/>
                <w:lang w:eastAsia="zh-CN"/>
              </w:rPr>
            </w:pPr>
            <w:r>
              <w:rPr>
                <w:rFonts w:eastAsia="宋体"/>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21E59BD9" w14:textId="77777777" w:rsidR="001471C7" w:rsidRPr="009663F7" w:rsidRDefault="001471C7" w:rsidP="001471C7">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989BD8" w14:textId="77777777" w:rsidR="001471C7" w:rsidRDefault="001471C7" w:rsidP="001471C7">
            <w:pPr>
              <w:pStyle w:val="TAC"/>
              <w:rPr>
                <w:szCs w:val="18"/>
                <w:lang w:val="en-US" w:eastAsia="zh-CN"/>
              </w:rPr>
            </w:pPr>
          </w:p>
        </w:tc>
      </w:tr>
      <w:tr w:rsidR="001471C7" w14:paraId="1ACBC35D" w14:textId="77777777" w:rsidTr="001471C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CA72F1" w14:textId="77777777" w:rsidR="001471C7" w:rsidRDefault="001471C7" w:rsidP="001471C7">
            <w:pPr>
              <w:pStyle w:val="TAC"/>
              <w:rPr>
                <w:szCs w:val="18"/>
                <w:lang w:val="en-US" w:eastAsia="zh-CN"/>
              </w:rPr>
            </w:pPr>
            <w:r w:rsidRPr="0008015D">
              <w:rPr>
                <w:szCs w:val="18"/>
                <w:lang w:val="en-US" w:eastAsia="zh-CN"/>
              </w:rPr>
              <w:t>CA_n1A-</w:t>
            </w:r>
            <w:r>
              <w:rPr>
                <w:szCs w:val="18"/>
                <w:lang w:val="en-US" w:eastAsia="zh-CN"/>
              </w:rPr>
              <w:t>n78</w:t>
            </w:r>
            <w:r w:rsidRPr="0008015D">
              <w:rPr>
                <w:szCs w:val="18"/>
                <w:lang w:val="en-US" w:eastAsia="zh-CN"/>
              </w:rPr>
              <w:t>A-n102</w:t>
            </w:r>
            <w:r>
              <w:rPr>
                <w:szCs w:val="18"/>
                <w:lang w:val="en-US" w:eastAsia="zh-CN"/>
              </w:rPr>
              <w:t>D</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A87B51" w14:textId="77777777" w:rsidR="001471C7" w:rsidRDefault="001471C7" w:rsidP="001471C7">
            <w:pPr>
              <w:pStyle w:val="TAC"/>
              <w:rPr>
                <w:szCs w:val="18"/>
                <w:lang w:val="en-US" w:eastAsia="zh-CN"/>
              </w:rPr>
            </w:pPr>
            <w:r w:rsidRPr="0008015D">
              <w:rPr>
                <w:szCs w:val="18"/>
                <w:lang w:val="en-US" w:eastAsia="zh-CN"/>
              </w:rPr>
              <w:t>CA_n1A-</w:t>
            </w:r>
            <w:r>
              <w:rPr>
                <w:szCs w:val="18"/>
                <w:lang w:val="en-US" w:eastAsia="zh-CN"/>
              </w:rPr>
              <w:t>n78</w:t>
            </w:r>
            <w:r w:rsidRPr="0008015D">
              <w:rPr>
                <w:szCs w:val="18"/>
                <w:lang w:val="en-US" w:eastAsia="zh-CN"/>
              </w:rPr>
              <w:t>A</w:t>
            </w:r>
          </w:p>
          <w:p w14:paraId="0E8F9E55" w14:textId="77777777" w:rsidR="001471C7" w:rsidRDefault="001471C7" w:rsidP="001471C7">
            <w:pPr>
              <w:pStyle w:val="TAC"/>
              <w:rPr>
                <w:szCs w:val="18"/>
                <w:lang w:val="en-US" w:eastAsia="zh-CN"/>
              </w:rPr>
            </w:pPr>
            <w:r w:rsidRPr="0008015D">
              <w:rPr>
                <w:szCs w:val="18"/>
                <w:lang w:val="en-US" w:eastAsia="zh-CN"/>
              </w:rPr>
              <w:t>CA_n1A-n102A</w:t>
            </w:r>
          </w:p>
          <w:p w14:paraId="36B9D66E" w14:textId="77777777" w:rsidR="001471C7" w:rsidRDefault="001471C7" w:rsidP="001471C7">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tc>
        <w:tc>
          <w:tcPr>
            <w:tcW w:w="730" w:type="dxa"/>
            <w:tcBorders>
              <w:top w:val="single" w:sz="4" w:space="0" w:color="auto"/>
              <w:left w:val="single" w:sz="4" w:space="0" w:color="auto"/>
              <w:bottom w:val="single" w:sz="4" w:space="0" w:color="auto"/>
              <w:right w:val="single" w:sz="4" w:space="0" w:color="auto"/>
            </w:tcBorders>
            <w:vAlign w:val="center"/>
          </w:tcPr>
          <w:p w14:paraId="1264129B" w14:textId="77777777" w:rsidR="001471C7" w:rsidRDefault="001471C7" w:rsidP="001471C7">
            <w:pPr>
              <w:pStyle w:val="TAC"/>
              <w:rPr>
                <w:rFonts w:eastAsia="宋体"/>
                <w:color w:val="000000"/>
                <w:lang w:eastAsia="zh-CN"/>
              </w:rPr>
            </w:pPr>
            <w:r w:rsidRPr="0008015D">
              <w:rPr>
                <w:rFonts w:eastAsia="宋体"/>
                <w:color w:val="000000"/>
                <w:lang w:eastAsia="zh-CN"/>
              </w:rPr>
              <w:t>n1</w:t>
            </w:r>
          </w:p>
        </w:tc>
        <w:tc>
          <w:tcPr>
            <w:tcW w:w="4081" w:type="dxa"/>
            <w:tcBorders>
              <w:top w:val="single" w:sz="4" w:space="0" w:color="auto"/>
              <w:left w:val="single" w:sz="4" w:space="0" w:color="auto"/>
              <w:bottom w:val="single" w:sz="4" w:space="0" w:color="auto"/>
              <w:right w:val="single" w:sz="4" w:space="0" w:color="auto"/>
            </w:tcBorders>
          </w:tcPr>
          <w:p w14:paraId="242A7337" w14:textId="77777777" w:rsidR="001471C7" w:rsidRPr="009663F7" w:rsidRDefault="001471C7" w:rsidP="001471C7">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92D395" w14:textId="77777777" w:rsidR="001471C7" w:rsidRDefault="001471C7" w:rsidP="001471C7">
            <w:pPr>
              <w:pStyle w:val="TAC"/>
              <w:rPr>
                <w:szCs w:val="18"/>
                <w:lang w:val="en-US" w:eastAsia="zh-CN"/>
              </w:rPr>
            </w:pPr>
            <w:r>
              <w:rPr>
                <w:szCs w:val="18"/>
                <w:lang w:val="en-US" w:eastAsia="zh-CN"/>
              </w:rPr>
              <w:t>0</w:t>
            </w:r>
          </w:p>
        </w:tc>
      </w:tr>
      <w:tr w:rsidR="001471C7" w14:paraId="2F8FF02B" w14:textId="77777777" w:rsidTr="001471C7">
        <w:trPr>
          <w:trHeight w:val="187"/>
        </w:trPr>
        <w:tc>
          <w:tcPr>
            <w:tcW w:w="1983" w:type="dxa"/>
            <w:tcBorders>
              <w:top w:val="nil"/>
              <w:left w:val="single" w:sz="4" w:space="0" w:color="auto"/>
              <w:bottom w:val="nil"/>
              <w:right w:val="single" w:sz="4" w:space="0" w:color="auto"/>
            </w:tcBorders>
            <w:shd w:val="clear" w:color="auto" w:fill="auto"/>
            <w:vAlign w:val="center"/>
          </w:tcPr>
          <w:p w14:paraId="16127E29" w14:textId="77777777" w:rsidR="001471C7" w:rsidRDefault="001471C7" w:rsidP="001471C7">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E7EA749" w14:textId="77777777" w:rsidR="001471C7" w:rsidRDefault="001471C7" w:rsidP="001471C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E484CB" w14:textId="77777777" w:rsidR="001471C7" w:rsidRDefault="001471C7" w:rsidP="001471C7">
            <w:pPr>
              <w:pStyle w:val="TAC"/>
              <w:rPr>
                <w:rFonts w:eastAsia="宋体"/>
                <w:color w:val="000000"/>
                <w:lang w:eastAsia="zh-CN"/>
              </w:rPr>
            </w:pPr>
            <w:r>
              <w:rPr>
                <w:rFonts w:eastAsia="宋体"/>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tcPr>
          <w:p w14:paraId="48C74174" w14:textId="77777777" w:rsidR="001471C7" w:rsidRPr="009663F7" w:rsidRDefault="001471C7" w:rsidP="001471C7">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1F26D396" w14:textId="77777777" w:rsidR="001471C7" w:rsidRDefault="001471C7" w:rsidP="001471C7">
            <w:pPr>
              <w:pStyle w:val="TAC"/>
              <w:rPr>
                <w:szCs w:val="18"/>
                <w:lang w:val="en-US" w:eastAsia="zh-CN"/>
              </w:rPr>
            </w:pPr>
          </w:p>
        </w:tc>
      </w:tr>
      <w:tr w:rsidR="001471C7" w14:paraId="6776164B" w14:textId="77777777" w:rsidTr="001471C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FD70D2" w14:textId="77777777" w:rsidR="001471C7" w:rsidRDefault="001471C7" w:rsidP="001471C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DE01E6" w14:textId="77777777" w:rsidR="001471C7" w:rsidRDefault="001471C7" w:rsidP="001471C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FBDE0C" w14:textId="77777777" w:rsidR="001471C7" w:rsidRDefault="001471C7" w:rsidP="001471C7">
            <w:pPr>
              <w:pStyle w:val="TAC"/>
              <w:rPr>
                <w:rFonts w:eastAsia="宋体"/>
                <w:color w:val="000000"/>
                <w:lang w:eastAsia="zh-CN"/>
              </w:rPr>
            </w:pPr>
            <w:r>
              <w:rPr>
                <w:rFonts w:eastAsia="宋体"/>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14825831" w14:textId="77777777" w:rsidR="001471C7" w:rsidRPr="009663F7" w:rsidRDefault="001471C7" w:rsidP="001471C7">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D</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7DFD94" w14:textId="77777777" w:rsidR="001471C7" w:rsidRDefault="001471C7" w:rsidP="001471C7">
            <w:pPr>
              <w:pStyle w:val="TAC"/>
              <w:rPr>
                <w:szCs w:val="18"/>
                <w:lang w:val="en-US" w:eastAsia="zh-CN"/>
              </w:rPr>
            </w:pPr>
          </w:p>
        </w:tc>
      </w:tr>
      <w:tr w:rsidR="001471C7" w14:paraId="39EACC1B" w14:textId="77777777" w:rsidTr="001471C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421AEE" w14:textId="77777777" w:rsidR="001471C7" w:rsidRDefault="001471C7" w:rsidP="001471C7">
            <w:pPr>
              <w:pStyle w:val="TAC"/>
              <w:rPr>
                <w:szCs w:val="18"/>
                <w:lang w:val="en-US" w:eastAsia="zh-CN"/>
              </w:rPr>
            </w:pPr>
            <w:r w:rsidRPr="0008015D">
              <w:rPr>
                <w:szCs w:val="18"/>
                <w:lang w:val="en-US" w:eastAsia="zh-CN"/>
              </w:rPr>
              <w:t>CA_n1A-</w:t>
            </w:r>
            <w:r>
              <w:rPr>
                <w:szCs w:val="18"/>
                <w:lang w:val="en-US" w:eastAsia="zh-CN"/>
              </w:rPr>
              <w:t>n78</w:t>
            </w:r>
            <w:r w:rsidRPr="0008015D">
              <w:rPr>
                <w:szCs w:val="18"/>
                <w:lang w:val="en-US" w:eastAsia="zh-CN"/>
              </w:rPr>
              <w:t>A-n102</w:t>
            </w:r>
            <w:r>
              <w:rPr>
                <w:szCs w:val="18"/>
                <w:lang w:val="en-US" w:eastAsia="zh-CN"/>
              </w:rPr>
              <w:t>E</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0FF493" w14:textId="77777777" w:rsidR="001471C7" w:rsidRDefault="001471C7" w:rsidP="001471C7">
            <w:pPr>
              <w:pStyle w:val="TAC"/>
              <w:rPr>
                <w:szCs w:val="18"/>
                <w:lang w:val="en-US" w:eastAsia="zh-CN"/>
              </w:rPr>
            </w:pPr>
            <w:r w:rsidRPr="0008015D">
              <w:rPr>
                <w:szCs w:val="18"/>
                <w:lang w:val="en-US" w:eastAsia="zh-CN"/>
              </w:rPr>
              <w:t>CA_n1A-</w:t>
            </w:r>
            <w:r>
              <w:rPr>
                <w:szCs w:val="18"/>
                <w:lang w:val="en-US" w:eastAsia="zh-CN"/>
              </w:rPr>
              <w:t>n78</w:t>
            </w:r>
            <w:r w:rsidRPr="0008015D">
              <w:rPr>
                <w:szCs w:val="18"/>
                <w:lang w:val="en-US" w:eastAsia="zh-CN"/>
              </w:rPr>
              <w:t>A</w:t>
            </w:r>
          </w:p>
          <w:p w14:paraId="0E269C9F" w14:textId="77777777" w:rsidR="001471C7" w:rsidRDefault="001471C7" w:rsidP="001471C7">
            <w:pPr>
              <w:pStyle w:val="TAC"/>
              <w:rPr>
                <w:szCs w:val="18"/>
                <w:lang w:val="en-US" w:eastAsia="zh-CN"/>
              </w:rPr>
            </w:pPr>
            <w:r w:rsidRPr="0008015D">
              <w:rPr>
                <w:szCs w:val="18"/>
                <w:lang w:val="en-US" w:eastAsia="zh-CN"/>
              </w:rPr>
              <w:t>CA_n1A-n102A</w:t>
            </w:r>
          </w:p>
          <w:p w14:paraId="7A5344D8" w14:textId="77777777" w:rsidR="001471C7" w:rsidRDefault="001471C7" w:rsidP="001471C7">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tc>
        <w:tc>
          <w:tcPr>
            <w:tcW w:w="730" w:type="dxa"/>
            <w:tcBorders>
              <w:top w:val="single" w:sz="4" w:space="0" w:color="auto"/>
              <w:left w:val="single" w:sz="4" w:space="0" w:color="auto"/>
              <w:bottom w:val="single" w:sz="4" w:space="0" w:color="auto"/>
              <w:right w:val="single" w:sz="4" w:space="0" w:color="auto"/>
            </w:tcBorders>
            <w:vAlign w:val="center"/>
          </w:tcPr>
          <w:p w14:paraId="6784FE70" w14:textId="77777777" w:rsidR="001471C7" w:rsidRDefault="001471C7" w:rsidP="001471C7">
            <w:pPr>
              <w:pStyle w:val="TAC"/>
              <w:rPr>
                <w:rFonts w:eastAsia="宋体"/>
                <w:color w:val="000000"/>
                <w:lang w:eastAsia="zh-CN"/>
              </w:rPr>
            </w:pPr>
            <w:r w:rsidRPr="0008015D">
              <w:rPr>
                <w:rFonts w:eastAsia="宋体"/>
                <w:color w:val="000000"/>
                <w:lang w:eastAsia="zh-CN"/>
              </w:rPr>
              <w:t>n1</w:t>
            </w:r>
          </w:p>
        </w:tc>
        <w:tc>
          <w:tcPr>
            <w:tcW w:w="4081" w:type="dxa"/>
            <w:tcBorders>
              <w:top w:val="single" w:sz="4" w:space="0" w:color="auto"/>
              <w:left w:val="single" w:sz="4" w:space="0" w:color="auto"/>
              <w:bottom w:val="single" w:sz="4" w:space="0" w:color="auto"/>
              <w:right w:val="single" w:sz="4" w:space="0" w:color="auto"/>
            </w:tcBorders>
          </w:tcPr>
          <w:p w14:paraId="74220525" w14:textId="77777777" w:rsidR="001471C7" w:rsidRPr="009663F7" w:rsidRDefault="001471C7" w:rsidP="001471C7">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2C6350" w14:textId="77777777" w:rsidR="001471C7" w:rsidRDefault="001471C7" w:rsidP="001471C7">
            <w:pPr>
              <w:pStyle w:val="TAC"/>
              <w:rPr>
                <w:szCs w:val="18"/>
                <w:lang w:val="en-US" w:eastAsia="zh-CN"/>
              </w:rPr>
            </w:pPr>
            <w:r>
              <w:rPr>
                <w:szCs w:val="18"/>
                <w:lang w:val="en-US" w:eastAsia="zh-CN"/>
              </w:rPr>
              <w:t>0</w:t>
            </w:r>
          </w:p>
        </w:tc>
      </w:tr>
      <w:tr w:rsidR="001471C7" w14:paraId="0FB08A32" w14:textId="77777777" w:rsidTr="001471C7">
        <w:trPr>
          <w:trHeight w:val="187"/>
        </w:trPr>
        <w:tc>
          <w:tcPr>
            <w:tcW w:w="1983" w:type="dxa"/>
            <w:tcBorders>
              <w:top w:val="nil"/>
              <w:left w:val="single" w:sz="4" w:space="0" w:color="auto"/>
              <w:bottom w:val="nil"/>
              <w:right w:val="single" w:sz="4" w:space="0" w:color="auto"/>
            </w:tcBorders>
            <w:shd w:val="clear" w:color="auto" w:fill="auto"/>
            <w:vAlign w:val="center"/>
          </w:tcPr>
          <w:p w14:paraId="7FA4EBB1" w14:textId="77777777" w:rsidR="001471C7" w:rsidRDefault="001471C7" w:rsidP="001471C7">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4F2D4DE" w14:textId="77777777" w:rsidR="001471C7" w:rsidRDefault="001471C7" w:rsidP="001471C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DD3453" w14:textId="77777777" w:rsidR="001471C7" w:rsidRDefault="001471C7" w:rsidP="001471C7">
            <w:pPr>
              <w:pStyle w:val="TAC"/>
              <w:rPr>
                <w:rFonts w:eastAsia="宋体"/>
                <w:color w:val="000000"/>
                <w:lang w:eastAsia="zh-CN"/>
              </w:rPr>
            </w:pPr>
            <w:r>
              <w:rPr>
                <w:rFonts w:eastAsia="宋体"/>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tcPr>
          <w:p w14:paraId="1B2D0861" w14:textId="77777777" w:rsidR="001471C7" w:rsidRPr="009663F7" w:rsidRDefault="001471C7" w:rsidP="001471C7">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29A73BDE" w14:textId="77777777" w:rsidR="001471C7" w:rsidRDefault="001471C7" w:rsidP="001471C7">
            <w:pPr>
              <w:pStyle w:val="TAC"/>
              <w:rPr>
                <w:szCs w:val="18"/>
                <w:lang w:val="en-US" w:eastAsia="zh-CN"/>
              </w:rPr>
            </w:pPr>
          </w:p>
        </w:tc>
      </w:tr>
      <w:tr w:rsidR="001471C7" w14:paraId="4E133DB8" w14:textId="77777777" w:rsidTr="001471C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B24BC7" w14:textId="77777777" w:rsidR="001471C7" w:rsidRDefault="001471C7" w:rsidP="001471C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11B9D5" w14:textId="77777777" w:rsidR="001471C7" w:rsidRDefault="001471C7" w:rsidP="001471C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12DE1E" w14:textId="77777777" w:rsidR="001471C7" w:rsidRDefault="001471C7" w:rsidP="001471C7">
            <w:pPr>
              <w:pStyle w:val="TAC"/>
              <w:rPr>
                <w:rFonts w:eastAsia="宋体"/>
                <w:color w:val="000000"/>
                <w:lang w:eastAsia="zh-CN"/>
              </w:rPr>
            </w:pPr>
            <w:r>
              <w:rPr>
                <w:rFonts w:eastAsia="宋体"/>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7AE02F81" w14:textId="77777777" w:rsidR="001471C7" w:rsidRPr="009663F7" w:rsidRDefault="001471C7" w:rsidP="001471C7">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E</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8B5A48" w14:textId="77777777" w:rsidR="001471C7" w:rsidRDefault="001471C7" w:rsidP="001471C7">
            <w:pPr>
              <w:pStyle w:val="TAC"/>
              <w:rPr>
                <w:szCs w:val="18"/>
                <w:lang w:val="en-US" w:eastAsia="zh-CN"/>
              </w:rPr>
            </w:pPr>
          </w:p>
        </w:tc>
      </w:tr>
      <w:tr w:rsidR="001471C7" w14:paraId="49D72B4C" w14:textId="77777777" w:rsidTr="001471C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339336" w14:textId="77777777" w:rsidR="001471C7" w:rsidRDefault="001471C7" w:rsidP="001471C7">
            <w:pPr>
              <w:pStyle w:val="TAC"/>
              <w:rPr>
                <w:szCs w:val="18"/>
                <w:lang w:val="en-US" w:eastAsia="zh-CN"/>
              </w:rPr>
            </w:pPr>
            <w:r w:rsidRPr="0046242C">
              <w:rPr>
                <w:szCs w:val="18"/>
                <w:lang w:val="en-US" w:eastAsia="zh-CN"/>
              </w:rPr>
              <w:t>CA_n1A-n78A-n102(2A)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A35083" w14:textId="77777777" w:rsidR="001471C7" w:rsidRDefault="001471C7" w:rsidP="001471C7">
            <w:pPr>
              <w:pStyle w:val="TAC"/>
              <w:rPr>
                <w:szCs w:val="18"/>
                <w:lang w:val="en-US" w:eastAsia="zh-CN"/>
              </w:rPr>
            </w:pPr>
            <w:r w:rsidRPr="0046242C">
              <w:rPr>
                <w:szCs w:val="18"/>
                <w:lang w:val="en-US" w:eastAsia="zh-CN"/>
              </w:rPr>
              <w:t>CA_n1A-n78A</w:t>
            </w:r>
          </w:p>
          <w:p w14:paraId="20549FE3" w14:textId="77777777" w:rsidR="001471C7" w:rsidRDefault="001471C7" w:rsidP="001471C7">
            <w:pPr>
              <w:pStyle w:val="TAC"/>
              <w:rPr>
                <w:szCs w:val="18"/>
                <w:lang w:val="en-US" w:eastAsia="zh-CN"/>
              </w:rPr>
            </w:pPr>
            <w:r w:rsidRPr="0046242C">
              <w:rPr>
                <w:szCs w:val="18"/>
                <w:lang w:val="en-US" w:eastAsia="zh-CN"/>
              </w:rPr>
              <w:t>CA_n1A-n102A</w:t>
            </w:r>
          </w:p>
          <w:p w14:paraId="69868953" w14:textId="77777777" w:rsidR="001471C7" w:rsidRDefault="001471C7" w:rsidP="001471C7">
            <w:pPr>
              <w:pStyle w:val="TAC"/>
              <w:rPr>
                <w:szCs w:val="18"/>
                <w:lang w:val="en-US" w:eastAsia="zh-CN"/>
              </w:rPr>
            </w:pPr>
            <w:r w:rsidRPr="0046242C">
              <w:rPr>
                <w:szCs w:val="18"/>
                <w:lang w:val="en-US" w:eastAsia="zh-CN"/>
              </w:rPr>
              <w:t>CA_n78A-n102A</w:t>
            </w:r>
          </w:p>
        </w:tc>
        <w:tc>
          <w:tcPr>
            <w:tcW w:w="730" w:type="dxa"/>
            <w:tcBorders>
              <w:top w:val="single" w:sz="4" w:space="0" w:color="auto"/>
              <w:left w:val="single" w:sz="4" w:space="0" w:color="auto"/>
              <w:bottom w:val="single" w:sz="4" w:space="0" w:color="auto"/>
              <w:right w:val="single" w:sz="4" w:space="0" w:color="auto"/>
            </w:tcBorders>
            <w:vAlign w:val="center"/>
          </w:tcPr>
          <w:p w14:paraId="694F2864" w14:textId="77777777" w:rsidR="001471C7" w:rsidRDefault="001471C7" w:rsidP="001471C7">
            <w:pPr>
              <w:pStyle w:val="TAC"/>
              <w:rPr>
                <w:rFonts w:eastAsia="宋体"/>
                <w:color w:val="000000"/>
                <w:lang w:eastAsia="zh-CN"/>
              </w:rPr>
            </w:pPr>
            <w:r w:rsidRPr="0046242C">
              <w:rPr>
                <w:rFonts w:eastAsia="宋体"/>
                <w:color w:val="000000"/>
                <w:lang w:eastAsia="zh-CN"/>
              </w:rPr>
              <w:t>n1</w:t>
            </w:r>
          </w:p>
        </w:tc>
        <w:tc>
          <w:tcPr>
            <w:tcW w:w="4081" w:type="dxa"/>
            <w:tcBorders>
              <w:top w:val="single" w:sz="4" w:space="0" w:color="auto"/>
              <w:left w:val="single" w:sz="4" w:space="0" w:color="auto"/>
              <w:bottom w:val="single" w:sz="4" w:space="0" w:color="auto"/>
              <w:right w:val="single" w:sz="4" w:space="0" w:color="auto"/>
            </w:tcBorders>
          </w:tcPr>
          <w:p w14:paraId="1CCD6C1B" w14:textId="77777777" w:rsidR="001471C7" w:rsidRPr="009663F7" w:rsidRDefault="001471C7" w:rsidP="001471C7">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B9113E" w14:textId="77777777" w:rsidR="001471C7" w:rsidRDefault="001471C7" w:rsidP="001471C7">
            <w:pPr>
              <w:pStyle w:val="TAC"/>
              <w:rPr>
                <w:szCs w:val="18"/>
                <w:lang w:val="en-US" w:eastAsia="zh-CN"/>
              </w:rPr>
            </w:pPr>
            <w:r>
              <w:rPr>
                <w:szCs w:val="18"/>
                <w:lang w:val="en-US" w:eastAsia="zh-CN"/>
              </w:rPr>
              <w:t>0</w:t>
            </w:r>
          </w:p>
        </w:tc>
      </w:tr>
      <w:tr w:rsidR="001471C7" w14:paraId="78193C03" w14:textId="77777777" w:rsidTr="001471C7">
        <w:trPr>
          <w:trHeight w:val="187"/>
        </w:trPr>
        <w:tc>
          <w:tcPr>
            <w:tcW w:w="1983" w:type="dxa"/>
            <w:tcBorders>
              <w:top w:val="nil"/>
              <w:left w:val="single" w:sz="4" w:space="0" w:color="auto"/>
              <w:bottom w:val="nil"/>
              <w:right w:val="single" w:sz="4" w:space="0" w:color="auto"/>
            </w:tcBorders>
            <w:shd w:val="clear" w:color="auto" w:fill="auto"/>
            <w:vAlign w:val="center"/>
          </w:tcPr>
          <w:p w14:paraId="5EA4F027" w14:textId="77777777" w:rsidR="001471C7" w:rsidRDefault="001471C7" w:rsidP="001471C7">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89DF76F" w14:textId="77777777" w:rsidR="001471C7" w:rsidRDefault="001471C7" w:rsidP="001471C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2A5369" w14:textId="77777777" w:rsidR="001471C7" w:rsidRDefault="001471C7" w:rsidP="001471C7">
            <w:pPr>
              <w:pStyle w:val="TAC"/>
              <w:rPr>
                <w:rFonts w:eastAsia="宋体"/>
                <w:color w:val="000000"/>
                <w:lang w:eastAsia="zh-CN"/>
              </w:rPr>
            </w:pPr>
            <w:r w:rsidRPr="0046242C">
              <w:rPr>
                <w:rFonts w:eastAsia="宋体"/>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tcPr>
          <w:p w14:paraId="75CEC72C" w14:textId="77777777" w:rsidR="001471C7" w:rsidRPr="009663F7" w:rsidRDefault="001471C7" w:rsidP="001471C7">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18BBCFA2" w14:textId="77777777" w:rsidR="001471C7" w:rsidRDefault="001471C7" w:rsidP="001471C7">
            <w:pPr>
              <w:pStyle w:val="TAC"/>
              <w:rPr>
                <w:szCs w:val="18"/>
                <w:lang w:val="en-US" w:eastAsia="zh-CN"/>
              </w:rPr>
            </w:pPr>
          </w:p>
        </w:tc>
      </w:tr>
      <w:tr w:rsidR="001471C7" w14:paraId="2431D2BD" w14:textId="77777777" w:rsidTr="001471C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2027D6" w14:textId="77777777" w:rsidR="001471C7" w:rsidRDefault="001471C7" w:rsidP="001471C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A53A8D" w14:textId="77777777" w:rsidR="001471C7" w:rsidRDefault="001471C7" w:rsidP="001471C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C3E5CD" w14:textId="77777777" w:rsidR="001471C7" w:rsidRDefault="001471C7" w:rsidP="001471C7">
            <w:pPr>
              <w:pStyle w:val="TAC"/>
              <w:rPr>
                <w:rFonts w:eastAsia="宋体"/>
                <w:color w:val="000000"/>
                <w:lang w:eastAsia="zh-CN"/>
              </w:rPr>
            </w:pPr>
            <w:r>
              <w:rPr>
                <w:rFonts w:eastAsia="宋体"/>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7253B440" w14:textId="77777777" w:rsidR="001471C7" w:rsidRPr="009663F7" w:rsidRDefault="001471C7" w:rsidP="001471C7">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36DFBB" w14:textId="77777777" w:rsidR="001471C7" w:rsidRDefault="001471C7" w:rsidP="001471C7">
            <w:pPr>
              <w:pStyle w:val="TAC"/>
              <w:rPr>
                <w:szCs w:val="18"/>
                <w:lang w:val="en-US" w:eastAsia="zh-CN"/>
              </w:rPr>
            </w:pPr>
          </w:p>
        </w:tc>
      </w:tr>
      <w:tr w:rsidR="001471C7" w14:paraId="4E35255E" w14:textId="77777777" w:rsidTr="001471C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6E7347" w14:textId="77777777" w:rsidR="001471C7" w:rsidRPr="0046242C" w:rsidRDefault="001471C7" w:rsidP="001471C7">
            <w:pPr>
              <w:pStyle w:val="TAC"/>
              <w:rPr>
                <w:szCs w:val="18"/>
                <w:lang w:val="en-US" w:eastAsia="zh-CN"/>
              </w:rPr>
            </w:pPr>
            <w:r w:rsidRPr="0046242C">
              <w:rPr>
                <w:szCs w:val="18"/>
                <w:lang w:val="en-US" w:eastAsia="zh-CN"/>
              </w:rPr>
              <w:t>CA_n1A-n78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4943BB" w14:textId="77777777" w:rsidR="001471C7" w:rsidRDefault="001471C7" w:rsidP="001471C7">
            <w:pPr>
              <w:pStyle w:val="TAC"/>
              <w:rPr>
                <w:szCs w:val="18"/>
                <w:lang w:val="en-US" w:eastAsia="zh-CN"/>
              </w:rPr>
            </w:pPr>
            <w:r w:rsidRPr="0008015D">
              <w:rPr>
                <w:szCs w:val="18"/>
                <w:lang w:val="en-US" w:eastAsia="zh-CN"/>
              </w:rPr>
              <w:t>CA_n1A-</w:t>
            </w:r>
            <w:r>
              <w:rPr>
                <w:szCs w:val="18"/>
                <w:lang w:val="en-US" w:eastAsia="zh-CN"/>
              </w:rPr>
              <w:t>n78</w:t>
            </w:r>
            <w:r w:rsidRPr="0008015D">
              <w:rPr>
                <w:szCs w:val="18"/>
                <w:lang w:val="en-US" w:eastAsia="zh-CN"/>
              </w:rPr>
              <w:t>A</w:t>
            </w:r>
          </w:p>
          <w:p w14:paraId="73B84E13" w14:textId="77777777" w:rsidR="001471C7" w:rsidRDefault="001471C7" w:rsidP="001471C7">
            <w:pPr>
              <w:pStyle w:val="TAC"/>
              <w:rPr>
                <w:szCs w:val="18"/>
                <w:lang w:val="en-US" w:eastAsia="zh-CN"/>
              </w:rPr>
            </w:pPr>
            <w:r w:rsidRPr="0008015D">
              <w:rPr>
                <w:szCs w:val="18"/>
                <w:lang w:val="en-US" w:eastAsia="zh-CN"/>
              </w:rPr>
              <w:t>CA_n1A-n102A</w:t>
            </w:r>
          </w:p>
          <w:p w14:paraId="00981389" w14:textId="77777777" w:rsidR="001471C7" w:rsidRPr="0046242C" w:rsidRDefault="001471C7" w:rsidP="001471C7">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tc>
        <w:tc>
          <w:tcPr>
            <w:tcW w:w="730" w:type="dxa"/>
            <w:tcBorders>
              <w:top w:val="single" w:sz="4" w:space="0" w:color="auto"/>
              <w:left w:val="single" w:sz="4" w:space="0" w:color="auto"/>
              <w:bottom w:val="single" w:sz="4" w:space="0" w:color="auto"/>
              <w:right w:val="single" w:sz="4" w:space="0" w:color="auto"/>
            </w:tcBorders>
            <w:vAlign w:val="center"/>
          </w:tcPr>
          <w:p w14:paraId="65322025" w14:textId="77777777" w:rsidR="001471C7" w:rsidRPr="0046242C" w:rsidRDefault="001471C7" w:rsidP="001471C7">
            <w:pPr>
              <w:pStyle w:val="TAC"/>
              <w:rPr>
                <w:rFonts w:eastAsia="宋体"/>
                <w:color w:val="000000"/>
                <w:lang w:eastAsia="zh-CN"/>
              </w:rPr>
            </w:pPr>
            <w:r w:rsidRPr="0046242C">
              <w:rPr>
                <w:rFonts w:eastAsia="宋体"/>
                <w:color w:val="000000"/>
                <w:lang w:eastAsia="zh-CN"/>
              </w:rPr>
              <w:t>n1</w:t>
            </w:r>
          </w:p>
        </w:tc>
        <w:tc>
          <w:tcPr>
            <w:tcW w:w="4081" w:type="dxa"/>
            <w:tcBorders>
              <w:top w:val="single" w:sz="4" w:space="0" w:color="auto"/>
              <w:left w:val="single" w:sz="4" w:space="0" w:color="auto"/>
              <w:bottom w:val="single" w:sz="4" w:space="0" w:color="auto"/>
              <w:right w:val="single" w:sz="4" w:space="0" w:color="auto"/>
            </w:tcBorders>
            <w:vAlign w:val="bottom"/>
          </w:tcPr>
          <w:p w14:paraId="4F08202E" w14:textId="77777777" w:rsidR="001471C7" w:rsidRPr="0046242C" w:rsidRDefault="001471C7" w:rsidP="001471C7">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C769DE" w14:textId="77777777" w:rsidR="001471C7" w:rsidRDefault="001471C7" w:rsidP="001471C7">
            <w:pPr>
              <w:pStyle w:val="TAC"/>
              <w:rPr>
                <w:szCs w:val="18"/>
                <w:lang w:val="en-US" w:eastAsia="zh-CN"/>
              </w:rPr>
            </w:pPr>
            <w:r>
              <w:rPr>
                <w:rFonts w:hint="eastAsia"/>
                <w:szCs w:val="18"/>
                <w:lang w:val="en-US" w:eastAsia="zh-CN"/>
              </w:rPr>
              <w:t>0</w:t>
            </w:r>
          </w:p>
        </w:tc>
      </w:tr>
      <w:tr w:rsidR="001471C7" w14:paraId="7B37715C" w14:textId="77777777" w:rsidTr="001471C7">
        <w:trPr>
          <w:trHeight w:val="187"/>
        </w:trPr>
        <w:tc>
          <w:tcPr>
            <w:tcW w:w="1983" w:type="dxa"/>
            <w:tcBorders>
              <w:top w:val="nil"/>
              <w:left w:val="single" w:sz="4" w:space="0" w:color="auto"/>
              <w:bottom w:val="nil"/>
              <w:right w:val="single" w:sz="4" w:space="0" w:color="auto"/>
            </w:tcBorders>
            <w:shd w:val="clear" w:color="auto" w:fill="auto"/>
            <w:vAlign w:val="center"/>
          </w:tcPr>
          <w:p w14:paraId="67E75812" w14:textId="77777777" w:rsidR="001471C7" w:rsidRDefault="001471C7" w:rsidP="001471C7">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12A8AF9" w14:textId="77777777" w:rsidR="001471C7" w:rsidRDefault="001471C7" w:rsidP="001471C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224387" w14:textId="77777777" w:rsidR="001471C7" w:rsidRPr="0046242C" w:rsidRDefault="001471C7" w:rsidP="001471C7">
            <w:pPr>
              <w:pStyle w:val="TAC"/>
              <w:rPr>
                <w:rFonts w:eastAsia="宋体"/>
                <w:color w:val="000000"/>
                <w:lang w:eastAsia="zh-CN"/>
              </w:rPr>
            </w:pPr>
            <w:r w:rsidRPr="0046242C">
              <w:rPr>
                <w:rFonts w:eastAsia="宋体"/>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65858069" w14:textId="77777777" w:rsidR="001471C7" w:rsidRPr="0046242C" w:rsidRDefault="001471C7" w:rsidP="001471C7">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360" w:type="dxa"/>
            <w:tcBorders>
              <w:top w:val="nil"/>
              <w:left w:val="single" w:sz="4" w:space="0" w:color="auto"/>
              <w:bottom w:val="nil"/>
              <w:right w:val="single" w:sz="4" w:space="0" w:color="auto"/>
            </w:tcBorders>
            <w:shd w:val="clear" w:color="auto" w:fill="auto"/>
            <w:vAlign w:val="center"/>
          </w:tcPr>
          <w:p w14:paraId="4D9C2B56" w14:textId="77777777" w:rsidR="001471C7" w:rsidRDefault="001471C7" w:rsidP="001471C7">
            <w:pPr>
              <w:pStyle w:val="TAC"/>
              <w:rPr>
                <w:szCs w:val="18"/>
                <w:lang w:val="en-US" w:eastAsia="zh-CN"/>
              </w:rPr>
            </w:pPr>
          </w:p>
        </w:tc>
      </w:tr>
      <w:tr w:rsidR="001471C7" w14:paraId="5A3BF0E6" w14:textId="77777777" w:rsidTr="001471C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04BE93" w14:textId="77777777" w:rsidR="001471C7" w:rsidRDefault="001471C7" w:rsidP="001471C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0FD375" w14:textId="77777777" w:rsidR="001471C7" w:rsidRDefault="001471C7" w:rsidP="001471C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302957" w14:textId="77777777" w:rsidR="001471C7" w:rsidRPr="0046242C" w:rsidRDefault="001471C7" w:rsidP="001471C7">
            <w:pPr>
              <w:pStyle w:val="TAC"/>
              <w:rPr>
                <w:rFonts w:eastAsia="宋体"/>
                <w:color w:val="000000"/>
                <w:lang w:eastAsia="zh-CN"/>
              </w:rPr>
            </w:pPr>
            <w:r>
              <w:rPr>
                <w:rFonts w:eastAsia="宋体"/>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3AAEAF6B" w14:textId="77777777" w:rsidR="001471C7" w:rsidRPr="0046242C" w:rsidRDefault="001471C7" w:rsidP="001471C7">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8C7A48" w14:textId="77777777" w:rsidR="001471C7" w:rsidRDefault="001471C7" w:rsidP="001471C7">
            <w:pPr>
              <w:pStyle w:val="TAC"/>
              <w:rPr>
                <w:szCs w:val="18"/>
                <w:lang w:val="en-US" w:eastAsia="zh-CN"/>
              </w:rPr>
            </w:pPr>
          </w:p>
        </w:tc>
      </w:tr>
      <w:tr w:rsidR="001471C7" w14:paraId="3349978B" w14:textId="77777777" w:rsidTr="001471C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95921A" w14:textId="77777777" w:rsidR="001471C7" w:rsidRDefault="001471C7" w:rsidP="001471C7">
            <w:pPr>
              <w:pStyle w:val="TAC"/>
              <w:rPr>
                <w:szCs w:val="18"/>
                <w:lang w:val="en-US" w:eastAsia="zh-CN"/>
              </w:rPr>
            </w:pPr>
            <w:r w:rsidRPr="0046242C">
              <w:rPr>
                <w:szCs w:val="18"/>
                <w:lang w:val="en-US" w:eastAsia="zh-CN"/>
              </w:rPr>
              <w:t>CA_n1A-n78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12D486" w14:textId="77777777" w:rsidR="001471C7" w:rsidRDefault="001471C7" w:rsidP="001471C7">
            <w:pPr>
              <w:pStyle w:val="TAC"/>
              <w:rPr>
                <w:szCs w:val="18"/>
                <w:lang w:val="en-US" w:eastAsia="zh-CN"/>
              </w:rPr>
            </w:pPr>
            <w:r w:rsidRPr="0008015D">
              <w:rPr>
                <w:szCs w:val="18"/>
                <w:lang w:val="en-US" w:eastAsia="zh-CN"/>
              </w:rPr>
              <w:t>CA_n1A-</w:t>
            </w:r>
            <w:r>
              <w:rPr>
                <w:szCs w:val="18"/>
                <w:lang w:val="en-US" w:eastAsia="zh-CN"/>
              </w:rPr>
              <w:t>n78</w:t>
            </w:r>
            <w:r w:rsidRPr="0008015D">
              <w:rPr>
                <w:szCs w:val="18"/>
                <w:lang w:val="en-US" w:eastAsia="zh-CN"/>
              </w:rPr>
              <w:t>A</w:t>
            </w:r>
          </w:p>
          <w:p w14:paraId="466FF3CB" w14:textId="77777777" w:rsidR="001471C7" w:rsidRDefault="001471C7" w:rsidP="001471C7">
            <w:pPr>
              <w:pStyle w:val="TAC"/>
              <w:rPr>
                <w:szCs w:val="18"/>
                <w:lang w:val="en-US" w:eastAsia="zh-CN"/>
              </w:rPr>
            </w:pPr>
            <w:r w:rsidRPr="0008015D">
              <w:rPr>
                <w:szCs w:val="18"/>
                <w:lang w:val="en-US" w:eastAsia="zh-CN"/>
              </w:rPr>
              <w:t>CA_n1A-n102A</w:t>
            </w:r>
          </w:p>
          <w:p w14:paraId="4FE887CA" w14:textId="77777777" w:rsidR="001471C7" w:rsidRDefault="001471C7" w:rsidP="001471C7">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tc>
        <w:tc>
          <w:tcPr>
            <w:tcW w:w="730" w:type="dxa"/>
            <w:tcBorders>
              <w:top w:val="single" w:sz="4" w:space="0" w:color="auto"/>
              <w:left w:val="single" w:sz="4" w:space="0" w:color="auto"/>
              <w:bottom w:val="single" w:sz="4" w:space="0" w:color="auto"/>
              <w:right w:val="single" w:sz="4" w:space="0" w:color="auto"/>
            </w:tcBorders>
            <w:vAlign w:val="center"/>
          </w:tcPr>
          <w:p w14:paraId="26AE3071" w14:textId="77777777" w:rsidR="001471C7" w:rsidRDefault="001471C7" w:rsidP="001471C7">
            <w:pPr>
              <w:pStyle w:val="TAC"/>
              <w:rPr>
                <w:rFonts w:eastAsia="宋体"/>
                <w:color w:val="000000"/>
                <w:lang w:eastAsia="zh-CN"/>
              </w:rPr>
            </w:pPr>
            <w:r w:rsidRPr="0046242C">
              <w:rPr>
                <w:rFonts w:eastAsia="宋体"/>
                <w:color w:val="000000"/>
                <w:lang w:eastAsia="zh-CN"/>
              </w:rPr>
              <w:t>n1</w:t>
            </w:r>
          </w:p>
        </w:tc>
        <w:tc>
          <w:tcPr>
            <w:tcW w:w="4081" w:type="dxa"/>
            <w:tcBorders>
              <w:top w:val="single" w:sz="4" w:space="0" w:color="auto"/>
              <w:left w:val="single" w:sz="4" w:space="0" w:color="auto"/>
              <w:bottom w:val="single" w:sz="4" w:space="0" w:color="auto"/>
              <w:right w:val="single" w:sz="4" w:space="0" w:color="auto"/>
            </w:tcBorders>
            <w:vAlign w:val="bottom"/>
          </w:tcPr>
          <w:p w14:paraId="038533A6" w14:textId="77777777" w:rsidR="001471C7" w:rsidRPr="009663F7" w:rsidRDefault="001471C7" w:rsidP="001471C7">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1B1D8E" w14:textId="77777777" w:rsidR="001471C7" w:rsidRDefault="001471C7" w:rsidP="001471C7">
            <w:pPr>
              <w:pStyle w:val="TAC"/>
              <w:rPr>
                <w:szCs w:val="18"/>
                <w:lang w:val="en-US" w:eastAsia="zh-CN"/>
              </w:rPr>
            </w:pPr>
            <w:r>
              <w:rPr>
                <w:szCs w:val="18"/>
                <w:lang w:val="en-US" w:eastAsia="zh-CN"/>
              </w:rPr>
              <w:t>0</w:t>
            </w:r>
          </w:p>
        </w:tc>
      </w:tr>
      <w:tr w:rsidR="001471C7" w14:paraId="46B115F8" w14:textId="77777777" w:rsidTr="001471C7">
        <w:trPr>
          <w:trHeight w:val="187"/>
        </w:trPr>
        <w:tc>
          <w:tcPr>
            <w:tcW w:w="1983" w:type="dxa"/>
            <w:tcBorders>
              <w:top w:val="nil"/>
              <w:left w:val="single" w:sz="4" w:space="0" w:color="auto"/>
              <w:bottom w:val="nil"/>
              <w:right w:val="single" w:sz="4" w:space="0" w:color="auto"/>
            </w:tcBorders>
            <w:shd w:val="clear" w:color="auto" w:fill="auto"/>
            <w:vAlign w:val="center"/>
          </w:tcPr>
          <w:p w14:paraId="294789DC" w14:textId="77777777" w:rsidR="001471C7" w:rsidRDefault="001471C7" w:rsidP="001471C7">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8809902" w14:textId="77777777" w:rsidR="001471C7" w:rsidRDefault="001471C7" w:rsidP="001471C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7AC4A2" w14:textId="77777777" w:rsidR="001471C7" w:rsidRDefault="001471C7" w:rsidP="001471C7">
            <w:pPr>
              <w:pStyle w:val="TAC"/>
              <w:rPr>
                <w:rFonts w:eastAsia="宋体"/>
                <w:color w:val="000000"/>
                <w:lang w:eastAsia="zh-CN"/>
              </w:rPr>
            </w:pPr>
            <w:r w:rsidRPr="0046242C">
              <w:rPr>
                <w:rFonts w:eastAsia="宋体"/>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58D64BB3" w14:textId="77777777" w:rsidR="001471C7" w:rsidRPr="009663F7" w:rsidRDefault="001471C7" w:rsidP="001471C7">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360" w:type="dxa"/>
            <w:tcBorders>
              <w:top w:val="nil"/>
              <w:left w:val="single" w:sz="4" w:space="0" w:color="auto"/>
              <w:bottom w:val="nil"/>
              <w:right w:val="single" w:sz="4" w:space="0" w:color="auto"/>
            </w:tcBorders>
            <w:shd w:val="clear" w:color="auto" w:fill="auto"/>
            <w:vAlign w:val="center"/>
          </w:tcPr>
          <w:p w14:paraId="3022EB7E" w14:textId="77777777" w:rsidR="001471C7" w:rsidRDefault="001471C7" w:rsidP="001471C7">
            <w:pPr>
              <w:pStyle w:val="TAC"/>
              <w:rPr>
                <w:szCs w:val="18"/>
                <w:lang w:val="en-US" w:eastAsia="zh-CN"/>
              </w:rPr>
            </w:pPr>
          </w:p>
        </w:tc>
      </w:tr>
      <w:tr w:rsidR="001471C7" w14:paraId="1948A801" w14:textId="77777777" w:rsidTr="001471C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A492BA" w14:textId="77777777" w:rsidR="001471C7" w:rsidRDefault="001471C7" w:rsidP="001471C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9DB5EC" w14:textId="77777777" w:rsidR="001471C7" w:rsidRDefault="001471C7" w:rsidP="001471C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58FC19" w14:textId="77777777" w:rsidR="001471C7" w:rsidRDefault="001471C7" w:rsidP="001471C7">
            <w:pPr>
              <w:pStyle w:val="TAC"/>
              <w:rPr>
                <w:rFonts w:eastAsia="宋体"/>
                <w:color w:val="000000"/>
                <w:lang w:eastAsia="zh-CN"/>
              </w:rPr>
            </w:pPr>
            <w:r>
              <w:rPr>
                <w:rFonts w:eastAsia="宋体"/>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57CC0AFF" w14:textId="77777777" w:rsidR="001471C7" w:rsidRPr="009663F7" w:rsidRDefault="001471C7" w:rsidP="001471C7">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B</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CEB027" w14:textId="77777777" w:rsidR="001471C7" w:rsidRDefault="001471C7" w:rsidP="001471C7">
            <w:pPr>
              <w:pStyle w:val="TAC"/>
              <w:rPr>
                <w:szCs w:val="18"/>
                <w:lang w:val="en-US" w:eastAsia="zh-CN"/>
              </w:rPr>
            </w:pPr>
          </w:p>
        </w:tc>
      </w:tr>
      <w:tr w:rsidR="001471C7" w14:paraId="4CDBF3B9" w14:textId="77777777" w:rsidTr="001471C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61EE0E" w14:textId="77777777" w:rsidR="001471C7" w:rsidRPr="0046242C" w:rsidRDefault="001471C7" w:rsidP="001471C7">
            <w:pPr>
              <w:pStyle w:val="TAC"/>
              <w:rPr>
                <w:szCs w:val="18"/>
                <w:lang w:val="en-US" w:eastAsia="zh-CN"/>
              </w:rPr>
            </w:pPr>
            <w:r w:rsidRPr="0046242C">
              <w:rPr>
                <w:szCs w:val="18"/>
                <w:lang w:val="en-US" w:eastAsia="zh-CN"/>
              </w:rPr>
              <w:t>CA_n1A-n78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F651B3" w14:textId="77777777" w:rsidR="001471C7" w:rsidRDefault="001471C7" w:rsidP="001471C7">
            <w:pPr>
              <w:pStyle w:val="TAC"/>
              <w:rPr>
                <w:szCs w:val="18"/>
                <w:lang w:val="en-US" w:eastAsia="zh-CN"/>
              </w:rPr>
            </w:pPr>
            <w:r w:rsidRPr="0008015D">
              <w:rPr>
                <w:szCs w:val="18"/>
                <w:lang w:val="en-US" w:eastAsia="zh-CN"/>
              </w:rPr>
              <w:t>CA_n1A-</w:t>
            </w:r>
            <w:r>
              <w:rPr>
                <w:szCs w:val="18"/>
                <w:lang w:val="en-US" w:eastAsia="zh-CN"/>
              </w:rPr>
              <w:t>n78</w:t>
            </w:r>
            <w:r w:rsidRPr="0008015D">
              <w:rPr>
                <w:szCs w:val="18"/>
                <w:lang w:val="en-US" w:eastAsia="zh-CN"/>
              </w:rPr>
              <w:t>A</w:t>
            </w:r>
          </w:p>
          <w:p w14:paraId="3AA905DC" w14:textId="77777777" w:rsidR="001471C7" w:rsidRDefault="001471C7" w:rsidP="001471C7">
            <w:pPr>
              <w:pStyle w:val="TAC"/>
              <w:rPr>
                <w:szCs w:val="18"/>
                <w:lang w:val="en-US" w:eastAsia="zh-CN"/>
              </w:rPr>
            </w:pPr>
            <w:r w:rsidRPr="0008015D">
              <w:rPr>
                <w:szCs w:val="18"/>
                <w:lang w:val="en-US" w:eastAsia="zh-CN"/>
              </w:rPr>
              <w:t>CA_n1A-n102A</w:t>
            </w:r>
          </w:p>
          <w:p w14:paraId="0152ADDB" w14:textId="77777777" w:rsidR="001471C7" w:rsidRDefault="001471C7" w:rsidP="001471C7">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tc>
        <w:tc>
          <w:tcPr>
            <w:tcW w:w="730" w:type="dxa"/>
            <w:tcBorders>
              <w:top w:val="single" w:sz="4" w:space="0" w:color="auto"/>
              <w:left w:val="single" w:sz="4" w:space="0" w:color="auto"/>
              <w:bottom w:val="single" w:sz="4" w:space="0" w:color="auto"/>
              <w:right w:val="single" w:sz="4" w:space="0" w:color="auto"/>
            </w:tcBorders>
            <w:vAlign w:val="center"/>
          </w:tcPr>
          <w:p w14:paraId="5BE4515F" w14:textId="77777777" w:rsidR="001471C7" w:rsidRDefault="001471C7" w:rsidP="001471C7">
            <w:pPr>
              <w:pStyle w:val="TAC"/>
              <w:rPr>
                <w:rFonts w:eastAsia="宋体"/>
                <w:color w:val="000000"/>
                <w:lang w:eastAsia="zh-CN"/>
              </w:rPr>
            </w:pPr>
            <w:r w:rsidRPr="0008015D">
              <w:rPr>
                <w:rFonts w:eastAsia="宋体"/>
                <w:color w:val="000000"/>
                <w:lang w:eastAsia="zh-CN"/>
              </w:rPr>
              <w:t>n1</w:t>
            </w:r>
          </w:p>
        </w:tc>
        <w:tc>
          <w:tcPr>
            <w:tcW w:w="4081" w:type="dxa"/>
            <w:tcBorders>
              <w:top w:val="single" w:sz="4" w:space="0" w:color="auto"/>
              <w:left w:val="single" w:sz="4" w:space="0" w:color="auto"/>
              <w:bottom w:val="single" w:sz="4" w:space="0" w:color="auto"/>
              <w:right w:val="single" w:sz="4" w:space="0" w:color="auto"/>
            </w:tcBorders>
            <w:vAlign w:val="bottom"/>
          </w:tcPr>
          <w:p w14:paraId="611286CC" w14:textId="77777777" w:rsidR="001471C7" w:rsidRPr="009663F7" w:rsidRDefault="001471C7" w:rsidP="001471C7">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CA2AE2" w14:textId="77777777" w:rsidR="001471C7" w:rsidRDefault="001471C7" w:rsidP="001471C7">
            <w:pPr>
              <w:pStyle w:val="TAC"/>
              <w:rPr>
                <w:szCs w:val="18"/>
                <w:lang w:val="en-US" w:eastAsia="zh-CN"/>
              </w:rPr>
            </w:pPr>
            <w:r>
              <w:rPr>
                <w:szCs w:val="18"/>
                <w:lang w:val="en-US" w:eastAsia="zh-CN"/>
              </w:rPr>
              <w:t>0</w:t>
            </w:r>
          </w:p>
        </w:tc>
      </w:tr>
      <w:tr w:rsidR="001471C7" w14:paraId="66DCF3F5" w14:textId="77777777" w:rsidTr="001471C7">
        <w:trPr>
          <w:trHeight w:val="187"/>
        </w:trPr>
        <w:tc>
          <w:tcPr>
            <w:tcW w:w="1983" w:type="dxa"/>
            <w:tcBorders>
              <w:top w:val="nil"/>
              <w:left w:val="single" w:sz="4" w:space="0" w:color="auto"/>
              <w:bottom w:val="nil"/>
              <w:right w:val="single" w:sz="4" w:space="0" w:color="auto"/>
            </w:tcBorders>
            <w:shd w:val="clear" w:color="auto" w:fill="auto"/>
            <w:vAlign w:val="center"/>
          </w:tcPr>
          <w:p w14:paraId="2D21CEF5" w14:textId="77777777" w:rsidR="001471C7" w:rsidRPr="0046242C" w:rsidRDefault="001471C7" w:rsidP="001471C7">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50D632D" w14:textId="77777777" w:rsidR="001471C7" w:rsidRDefault="001471C7" w:rsidP="001471C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A2647A" w14:textId="77777777" w:rsidR="001471C7" w:rsidRDefault="001471C7" w:rsidP="001471C7">
            <w:pPr>
              <w:pStyle w:val="TAC"/>
              <w:rPr>
                <w:rFonts w:eastAsia="宋体"/>
                <w:color w:val="000000"/>
                <w:lang w:eastAsia="zh-CN"/>
              </w:rPr>
            </w:pPr>
            <w:r>
              <w:rPr>
                <w:rFonts w:eastAsia="宋体"/>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09F57FD4" w14:textId="77777777" w:rsidR="001471C7" w:rsidRPr="009663F7" w:rsidRDefault="001471C7" w:rsidP="001471C7">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360" w:type="dxa"/>
            <w:tcBorders>
              <w:top w:val="nil"/>
              <w:left w:val="single" w:sz="4" w:space="0" w:color="auto"/>
              <w:bottom w:val="nil"/>
              <w:right w:val="single" w:sz="4" w:space="0" w:color="auto"/>
            </w:tcBorders>
            <w:shd w:val="clear" w:color="auto" w:fill="auto"/>
            <w:vAlign w:val="center"/>
          </w:tcPr>
          <w:p w14:paraId="2A35A3E3" w14:textId="77777777" w:rsidR="001471C7" w:rsidRDefault="001471C7" w:rsidP="001471C7">
            <w:pPr>
              <w:pStyle w:val="TAC"/>
              <w:rPr>
                <w:szCs w:val="18"/>
                <w:lang w:val="en-US" w:eastAsia="zh-CN"/>
              </w:rPr>
            </w:pPr>
          </w:p>
        </w:tc>
      </w:tr>
      <w:tr w:rsidR="001471C7" w14:paraId="1F2D7822" w14:textId="77777777" w:rsidTr="001471C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87FC8F" w14:textId="77777777" w:rsidR="001471C7" w:rsidRPr="0046242C" w:rsidRDefault="001471C7" w:rsidP="001471C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F0CBC6" w14:textId="77777777" w:rsidR="001471C7" w:rsidRDefault="001471C7" w:rsidP="001471C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C62BE5" w14:textId="77777777" w:rsidR="001471C7" w:rsidRDefault="001471C7" w:rsidP="001471C7">
            <w:pPr>
              <w:pStyle w:val="TAC"/>
              <w:rPr>
                <w:rFonts w:eastAsia="宋体"/>
                <w:color w:val="000000"/>
                <w:lang w:eastAsia="zh-CN"/>
              </w:rPr>
            </w:pPr>
            <w:r>
              <w:rPr>
                <w:rFonts w:eastAsia="宋体"/>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298EB62D" w14:textId="77777777" w:rsidR="001471C7" w:rsidRPr="009663F7" w:rsidRDefault="001471C7" w:rsidP="001471C7">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EFA8D9" w14:textId="77777777" w:rsidR="001471C7" w:rsidRDefault="001471C7" w:rsidP="001471C7">
            <w:pPr>
              <w:pStyle w:val="TAC"/>
              <w:rPr>
                <w:szCs w:val="18"/>
                <w:lang w:val="en-US" w:eastAsia="zh-CN"/>
              </w:rPr>
            </w:pPr>
          </w:p>
        </w:tc>
      </w:tr>
      <w:tr w:rsidR="001471C7" w14:paraId="0A985D3C" w14:textId="77777777" w:rsidTr="001471C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666806" w14:textId="77777777" w:rsidR="001471C7" w:rsidRDefault="001471C7" w:rsidP="001471C7">
            <w:pPr>
              <w:pStyle w:val="TAC"/>
              <w:rPr>
                <w:szCs w:val="18"/>
                <w:lang w:val="en-US" w:eastAsia="zh-CN"/>
              </w:rPr>
            </w:pPr>
            <w:r w:rsidRPr="0008015D">
              <w:rPr>
                <w:szCs w:val="18"/>
                <w:lang w:val="en-US" w:eastAsia="zh-CN"/>
              </w:rPr>
              <w:t>CA_n1A-</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D</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B18672" w14:textId="77777777" w:rsidR="001471C7" w:rsidRDefault="001471C7" w:rsidP="001471C7">
            <w:pPr>
              <w:pStyle w:val="TAC"/>
              <w:rPr>
                <w:szCs w:val="18"/>
                <w:lang w:val="en-US" w:eastAsia="zh-CN"/>
              </w:rPr>
            </w:pPr>
            <w:r w:rsidRPr="0008015D">
              <w:rPr>
                <w:szCs w:val="18"/>
                <w:lang w:val="en-US" w:eastAsia="zh-CN"/>
              </w:rPr>
              <w:t>CA_n1A-</w:t>
            </w:r>
            <w:r>
              <w:rPr>
                <w:szCs w:val="18"/>
                <w:lang w:val="en-US" w:eastAsia="zh-CN"/>
              </w:rPr>
              <w:t>n78</w:t>
            </w:r>
            <w:r w:rsidRPr="0008015D">
              <w:rPr>
                <w:szCs w:val="18"/>
                <w:lang w:val="en-US" w:eastAsia="zh-CN"/>
              </w:rPr>
              <w:t>A</w:t>
            </w:r>
          </w:p>
          <w:p w14:paraId="1A7F9C35" w14:textId="77777777" w:rsidR="001471C7" w:rsidRDefault="001471C7" w:rsidP="001471C7">
            <w:pPr>
              <w:pStyle w:val="TAC"/>
              <w:rPr>
                <w:szCs w:val="18"/>
                <w:lang w:val="en-US" w:eastAsia="zh-CN"/>
              </w:rPr>
            </w:pPr>
            <w:r w:rsidRPr="0008015D">
              <w:rPr>
                <w:szCs w:val="18"/>
                <w:lang w:val="en-US" w:eastAsia="zh-CN"/>
              </w:rPr>
              <w:t>CA_n1A-n102A</w:t>
            </w:r>
          </w:p>
          <w:p w14:paraId="2C985A19" w14:textId="77777777" w:rsidR="001471C7" w:rsidRDefault="001471C7" w:rsidP="001471C7">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tc>
        <w:tc>
          <w:tcPr>
            <w:tcW w:w="730" w:type="dxa"/>
            <w:tcBorders>
              <w:top w:val="single" w:sz="4" w:space="0" w:color="auto"/>
              <w:left w:val="single" w:sz="4" w:space="0" w:color="auto"/>
              <w:bottom w:val="single" w:sz="4" w:space="0" w:color="auto"/>
              <w:right w:val="single" w:sz="4" w:space="0" w:color="auto"/>
            </w:tcBorders>
            <w:vAlign w:val="center"/>
          </w:tcPr>
          <w:p w14:paraId="6BC53770" w14:textId="77777777" w:rsidR="001471C7" w:rsidRDefault="001471C7" w:rsidP="001471C7">
            <w:pPr>
              <w:pStyle w:val="TAC"/>
              <w:rPr>
                <w:rFonts w:eastAsia="宋体"/>
                <w:color w:val="000000"/>
                <w:lang w:eastAsia="zh-CN"/>
              </w:rPr>
            </w:pPr>
            <w:r w:rsidRPr="0008015D">
              <w:rPr>
                <w:rFonts w:eastAsia="宋体"/>
                <w:color w:val="000000"/>
                <w:lang w:eastAsia="zh-CN"/>
              </w:rPr>
              <w:t>n1</w:t>
            </w:r>
          </w:p>
        </w:tc>
        <w:tc>
          <w:tcPr>
            <w:tcW w:w="4081" w:type="dxa"/>
            <w:tcBorders>
              <w:top w:val="single" w:sz="4" w:space="0" w:color="auto"/>
              <w:left w:val="single" w:sz="4" w:space="0" w:color="auto"/>
              <w:bottom w:val="single" w:sz="4" w:space="0" w:color="auto"/>
              <w:right w:val="single" w:sz="4" w:space="0" w:color="auto"/>
            </w:tcBorders>
            <w:vAlign w:val="bottom"/>
          </w:tcPr>
          <w:p w14:paraId="07ECB309" w14:textId="77777777" w:rsidR="001471C7" w:rsidRPr="009663F7" w:rsidRDefault="001471C7" w:rsidP="001471C7">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9D10C0" w14:textId="77777777" w:rsidR="001471C7" w:rsidRDefault="001471C7" w:rsidP="001471C7">
            <w:pPr>
              <w:pStyle w:val="TAC"/>
              <w:rPr>
                <w:szCs w:val="18"/>
                <w:lang w:val="en-US" w:eastAsia="zh-CN"/>
              </w:rPr>
            </w:pPr>
            <w:r>
              <w:rPr>
                <w:szCs w:val="18"/>
                <w:lang w:val="en-US" w:eastAsia="zh-CN"/>
              </w:rPr>
              <w:t>0</w:t>
            </w:r>
          </w:p>
        </w:tc>
      </w:tr>
      <w:tr w:rsidR="001471C7" w14:paraId="11F7B827" w14:textId="77777777" w:rsidTr="001471C7">
        <w:trPr>
          <w:trHeight w:val="187"/>
        </w:trPr>
        <w:tc>
          <w:tcPr>
            <w:tcW w:w="1983" w:type="dxa"/>
            <w:tcBorders>
              <w:top w:val="nil"/>
              <w:left w:val="single" w:sz="4" w:space="0" w:color="auto"/>
              <w:bottom w:val="nil"/>
              <w:right w:val="single" w:sz="4" w:space="0" w:color="auto"/>
            </w:tcBorders>
            <w:shd w:val="clear" w:color="auto" w:fill="auto"/>
            <w:vAlign w:val="center"/>
          </w:tcPr>
          <w:p w14:paraId="123D8537" w14:textId="77777777" w:rsidR="001471C7" w:rsidRDefault="001471C7" w:rsidP="001471C7">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D2C4E38" w14:textId="77777777" w:rsidR="001471C7" w:rsidRDefault="001471C7" w:rsidP="001471C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C19FE0" w14:textId="77777777" w:rsidR="001471C7" w:rsidRDefault="001471C7" w:rsidP="001471C7">
            <w:pPr>
              <w:pStyle w:val="TAC"/>
              <w:rPr>
                <w:rFonts w:eastAsia="宋体"/>
                <w:color w:val="000000"/>
                <w:lang w:eastAsia="zh-CN"/>
              </w:rPr>
            </w:pPr>
            <w:r>
              <w:rPr>
                <w:rFonts w:eastAsia="宋体"/>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2A1F0C93" w14:textId="77777777" w:rsidR="001471C7" w:rsidRPr="009663F7" w:rsidRDefault="001471C7" w:rsidP="001471C7">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360" w:type="dxa"/>
            <w:tcBorders>
              <w:top w:val="nil"/>
              <w:left w:val="single" w:sz="4" w:space="0" w:color="auto"/>
              <w:bottom w:val="nil"/>
              <w:right w:val="single" w:sz="4" w:space="0" w:color="auto"/>
            </w:tcBorders>
            <w:shd w:val="clear" w:color="auto" w:fill="auto"/>
            <w:vAlign w:val="center"/>
          </w:tcPr>
          <w:p w14:paraId="04321FB9" w14:textId="77777777" w:rsidR="001471C7" w:rsidRDefault="001471C7" w:rsidP="001471C7">
            <w:pPr>
              <w:pStyle w:val="TAC"/>
              <w:rPr>
                <w:szCs w:val="18"/>
                <w:lang w:val="en-US" w:eastAsia="zh-CN"/>
              </w:rPr>
            </w:pPr>
          </w:p>
        </w:tc>
      </w:tr>
      <w:tr w:rsidR="001471C7" w14:paraId="281B9BAE" w14:textId="77777777" w:rsidTr="001471C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606FA1" w14:textId="77777777" w:rsidR="001471C7" w:rsidRDefault="001471C7" w:rsidP="001471C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A76DEB" w14:textId="77777777" w:rsidR="001471C7" w:rsidRDefault="001471C7" w:rsidP="001471C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30C8EF" w14:textId="77777777" w:rsidR="001471C7" w:rsidRDefault="001471C7" w:rsidP="001471C7">
            <w:pPr>
              <w:pStyle w:val="TAC"/>
              <w:rPr>
                <w:rFonts w:eastAsia="宋体"/>
                <w:color w:val="000000"/>
                <w:lang w:eastAsia="zh-CN"/>
              </w:rPr>
            </w:pPr>
            <w:r>
              <w:rPr>
                <w:rFonts w:eastAsia="宋体"/>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15993658" w14:textId="77777777" w:rsidR="001471C7" w:rsidRPr="009663F7" w:rsidRDefault="001471C7" w:rsidP="001471C7">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D</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C68651" w14:textId="77777777" w:rsidR="001471C7" w:rsidRDefault="001471C7" w:rsidP="001471C7">
            <w:pPr>
              <w:pStyle w:val="TAC"/>
              <w:rPr>
                <w:szCs w:val="18"/>
                <w:lang w:val="en-US" w:eastAsia="zh-CN"/>
              </w:rPr>
            </w:pPr>
          </w:p>
        </w:tc>
      </w:tr>
      <w:tr w:rsidR="001471C7" w14:paraId="7B1C243D" w14:textId="77777777" w:rsidTr="001471C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303C46" w14:textId="77777777" w:rsidR="001471C7" w:rsidRDefault="001471C7" w:rsidP="001471C7">
            <w:pPr>
              <w:pStyle w:val="TAC"/>
              <w:rPr>
                <w:szCs w:val="18"/>
                <w:lang w:val="en-US" w:eastAsia="zh-CN"/>
              </w:rPr>
            </w:pPr>
            <w:r w:rsidRPr="0008015D">
              <w:rPr>
                <w:szCs w:val="18"/>
                <w:lang w:val="en-US" w:eastAsia="zh-CN"/>
              </w:rPr>
              <w:t>CA_n1A-</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E</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853002" w14:textId="77777777" w:rsidR="001471C7" w:rsidRDefault="001471C7" w:rsidP="001471C7">
            <w:pPr>
              <w:pStyle w:val="TAC"/>
              <w:rPr>
                <w:szCs w:val="18"/>
                <w:lang w:val="en-US" w:eastAsia="zh-CN"/>
              </w:rPr>
            </w:pPr>
            <w:r w:rsidRPr="0008015D">
              <w:rPr>
                <w:szCs w:val="18"/>
                <w:lang w:val="en-US" w:eastAsia="zh-CN"/>
              </w:rPr>
              <w:t>CA_n1A-</w:t>
            </w:r>
            <w:r>
              <w:rPr>
                <w:szCs w:val="18"/>
                <w:lang w:val="en-US" w:eastAsia="zh-CN"/>
              </w:rPr>
              <w:t>n78</w:t>
            </w:r>
            <w:r w:rsidRPr="0008015D">
              <w:rPr>
                <w:szCs w:val="18"/>
                <w:lang w:val="en-US" w:eastAsia="zh-CN"/>
              </w:rPr>
              <w:t>A</w:t>
            </w:r>
          </w:p>
          <w:p w14:paraId="678F89C0" w14:textId="77777777" w:rsidR="001471C7" w:rsidRDefault="001471C7" w:rsidP="001471C7">
            <w:pPr>
              <w:pStyle w:val="TAC"/>
              <w:rPr>
                <w:szCs w:val="18"/>
                <w:lang w:val="en-US" w:eastAsia="zh-CN"/>
              </w:rPr>
            </w:pPr>
            <w:r w:rsidRPr="0008015D">
              <w:rPr>
                <w:szCs w:val="18"/>
                <w:lang w:val="en-US" w:eastAsia="zh-CN"/>
              </w:rPr>
              <w:t>CA_n1A-n102A</w:t>
            </w:r>
          </w:p>
          <w:p w14:paraId="08A48077" w14:textId="77777777" w:rsidR="001471C7" w:rsidRDefault="001471C7" w:rsidP="001471C7">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tc>
        <w:tc>
          <w:tcPr>
            <w:tcW w:w="730" w:type="dxa"/>
            <w:tcBorders>
              <w:top w:val="single" w:sz="4" w:space="0" w:color="auto"/>
              <w:left w:val="single" w:sz="4" w:space="0" w:color="auto"/>
              <w:bottom w:val="single" w:sz="4" w:space="0" w:color="auto"/>
              <w:right w:val="single" w:sz="4" w:space="0" w:color="auto"/>
            </w:tcBorders>
            <w:vAlign w:val="center"/>
          </w:tcPr>
          <w:p w14:paraId="29E1166B" w14:textId="77777777" w:rsidR="001471C7" w:rsidRDefault="001471C7" w:rsidP="001471C7">
            <w:pPr>
              <w:pStyle w:val="TAC"/>
              <w:rPr>
                <w:rFonts w:eastAsia="宋体"/>
                <w:color w:val="000000"/>
                <w:lang w:eastAsia="zh-CN"/>
              </w:rPr>
            </w:pPr>
            <w:r w:rsidRPr="0008015D">
              <w:rPr>
                <w:rFonts w:eastAsia="宋体"/>
                <w:color w:val="000000"/>
                <w:lang w:eastAsia="zh-CN"/>
              </w:rPr>
              <w:t>n1</w:t>
            </w:r>
          </w:p>
        </w:tc>
        <w:tc>
          <w:tcPr>
            <w:tcW w:w="4081" w:type="dxa"/>
            <w:tcBorders>
              <w:top w:val="single" w:sz="4" w:space="0" w:color="auto"/>
              <w:left w:val="single" w:sz="4" w:space="0" w:color="auto"/>
              <w:bottom w:val="single" w:sz="4" w:space="0" w:color="auto"/>
              <w:right w:val="single" w:sz="4" w:space="0" w:color="auto"/>
            </w:tcBorders>
            <w:vAlign w:val="bottom"/>
          </w:tcPr>
          <w:p w14:paraId="3B25E1C2" w14:textId="77777777" w:rsidR="001471C7" w:rsidRPr="009663F7" w:rsidRDefault="001471C7" w:rsidP="001471C7">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52B5FB" w14:textId="77777777" w:rsidR="001471C7" w:rsidRDefault="001471C7" w:rsidP="001471C7">
            <w:pPr>
              <w:pStyle w:val="TAC"/>
              <w:rPr>
                <w:szCs w:val="18"/>
                <w:lang w:val="en-US" w:eastAsia="zh-CN"/>
              </w:rPr>
            </w:pPr>
            <w:r>
              <w:rPr>
                <w:szCs w:val="18"/>
                <w:lang w:val="en-US" w:eastAsia="zh-CN"/>
              </w:rPr>
              <w:t>0</w:t>
            </w:r>
          </w:p>
        </w:tc>
      </w:tr>
      <w:tr w:rsidR="001471C7" w14:paraId="3A67E45A" w14:textId="77777777" w:rsidTr="001471C7">
        <w:trPr>
          <w:trHeight w:val="187"/>
        </w:trPr>
        <w:tc>
          <w:tcPr>
            <w:tcW w:w="1983" w:type="dxa"/>
            <w:tcBorders>
              <w:top w:val="nil"/>
              <w:left w:val="single" w:sz="4" w:space="0" w:color="auto"/>
              <w:bottom w:val="nil"/>
              <w:right w:val="single" w:sz="4" w:space="0" w:color="auto"/>
            </w:tcBorders>
            <w:shd w:val="clear" w:color="auto" w:fill="auto"/>
            <w:vAlign w:val="center"/>
          </w:tcPr>
          <w:p w14:paraId="01A731FF" w14:textId="77777777" w:rsidR="001471C7" w:rsidRDefault="001471C7" w:rsidP="001471C7">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635C49A" w14:textId="77777777" w:rsidR="001471C7" w:rsidRDefault="001471C7" w:rsidP="001471C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C40DEE" w14:textId="77777777" w:rsidR="001471C7" w:rsidRDefault="001471C7" w:rsidP="001471C7">
            <w:pPr>
              <w:pStyle w:val="TAC"/>
              <w:rPr>
                <w:rFonts w:eastAsia="宋体"/>
                <w:color w:val="000000"/>
                <w:lang w:eastAsia="zh-CN"/>
              </w:rPr>
            </w:pPr>
            <w:r>
              <w:rPr>
                <w:rFonts w:eastAsia="宋体"/>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17573B76" w14:textId="77777777" w:rsidR="001471C7" w:rsidRPr="009663F7" w:rsidRDefault="001471C7" w:rsidP="001471C7">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360" w:type="dxa"/>
            <w:tcBorders>
              <w:top w:val="nil"/>
              <w:left w:val="single" w:sz="4" w:space="0" w:color="auto"/>
              <w:bottom w:val="nil"/>
              <w:right w:val="single" w:sz="4" w:space="0" w:color="auto"/>
            </w:tcBorders>
            <w:shd w:val="clear" w:color="auto" w:fill="auto"/>
            <w:vAlign w:val="center"/>
          </w:tcPr>
          <w:p w14:paraId="0890E9D9" w14:textId="77777777" w:rsidR="001471C7" w:rsidRDefault="001471C7" w:rsidP="001471C7">
            <w:pPr>
              <w:pStyle w:val="TAC"/>
              <w:rPr>
                <w:szCs w:val="18"/>
                <w:lang w:val="en-US" w:eastAsia="zh-CN"/>
              </w:rPr>
            </w:pPr>
          </w:p>
        </w:tc>
      </w:tr>
      <w:tr w:rsidR="001471C7" w14:paraId="63744359" w14:textId="77777777" w:rsidTr="001471C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B02537" w14:textId="77777777" w:rsidR="001471C7" w:rsidRDefault="001471C7" w:rsidP="001471C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9084A1" w14:textId="77777777" w:rsidR="001471C7" w:rsidRDefault="001471C7" w:rsidP="001471C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3CB933" w14:textId="77777777" w:rsidR="001471C7" w:rsidRDefault="001471C7" w:rsidP="001471C7">
            <w:pPr>
              <w:pStyle w:val="TAC"/>
              <w:rPr>
                <w:rFonts w:eastAsia="宋体"/>
                <w:color w:val="000000"/>
                <w:lang w:eastAsia="zh-CN"/>
              </w:rPr>
            </w:pPr>
            <w:r>
              <w:rPr>
                <w:rFonts w:eastAsia="宋体"/>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4199D9E1" w14:textId="77777777" w:rsidR="001471C7" w:rsidRPr="009663F7" w:rsidRDefault="001471C7" w:rsidP="001471C7">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E</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486C6C" w14:textId="77777777" w:rsidR="001471C7" w:rsidRDefault="001471C7" w:rsidP="001471C7">
            <w:pPr>
              <w:pStyle w:val="TAC"/>
              <w:rPr>
                <w:szCs w:val="18"/>
                <w:lang w:val="en-US" w:eastAsia="zh-CN"/>
              </w:rPr>
            </w:pPr>
          </w:p>
        </w:tc>
      </w:tr>
      <w:tr w:rsidR="001471C7" w14:paraId="33CA6799" w14:textId="77777777" w:rsidTr="001471C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489E8C" w14:textId="77777777" w:rsidR="001471C7" w:rsidRDefault="001471C7" w:rsidP="001471C7">
            <w:pPr>
              <w:pStyle w:val="TAC"/>
              <w:rPr>
                <w:szCs w:val="18"/>
                <w:lang w:val="en-US" w:eastAsia="zh-CN"/>
              </w:rPr>
            </w:pPr>
            <w:r w:rsidRPr="0046242C">
              <w:rPr>
                <w:szCs w:val="18"/>
                <w:lang w:val="en-US" w:eastAsia="zh-CN"/>
              </w:rPr>
              <w:t>CA_n1A-n78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F74C4F" w14:textId="77777777" w:rsidR="001471C7" w:rsidRDefault="001471C7" w:rsidP="001471C7">
            <w:pPr>
              <w:pStyle w:val="TAC"/>
              <w:rPr>
                <w:szCs w:val="18"/>
                <w:lang w:val="en-US" w:eastAsia="zh-CN"/>
              </w:rPr>
            </w:pPr>
            <w:r w:rsidRPr="0008015D">
              <w:rPr>
                <w:szCs w:val="18"/>
                <w:lang w:val="en-US" w:eastAsia="zh-CN"/>
              </w:rPr>
              <w:t>CA_n1A-</w:t>
            </w:r>
            <w:r>
              <w:rPr>
                <w:szCs w:val="18"/>
                <w:lang w:val="en-US" w:eastAsia="zh-CN"/>
              </w:rPr>
              <w:t>n78</w:t>
            </w:r>
            <w:r w:rsidRPr="0008015D">
              <w:rPr>
                <w:szCs w:val="18"/>
                <w:lang w:val="en-US" w:eastAsia="zh-CN"/>
              </w:rPr>
              <w:t>A</w:t>
            </w:r>
          </w:p>
          <w:p w14:paraId="24373876" w14:textId="77777777" w:rsidR="001471C7" w:rsidRDefault="001471C7" w:rsidP="001471C7">
            <w:pPr>
              <w:pStyle w:val="TAC"/>
              <w:rPr>
                <w:szCs w:val="18"/>
                <w:lang w:val="en-US" w:eastAsia="zh-CN"/>
              </w:rPr>
            </w:pPr>
            <w:r w:rsidRPr="0008015D">
              <w:rPr>
                <w:szCs w:val="18"/>
                <w:lang w:val="en-US" w:eastAsia="zh-CN"/>
              </w:rPr>
              <w:t>CA_n1A-n102A</w:t>
            </w:r>
          </w:p>
          <w:p w14:paraId="757DBE76" w14:textId="77777777" w:rsidR="001471C7" w:rsidRDefault="001471C7" w:rsidP="001471C7">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tc>
        <w:tc>
          <w:tcPr>
            <w:tcW w:w="730" w:type="dxa"/>
            <w:tcBorders>
              <w:top w:val="single" w:sz="4" w:space="0" w:color="auto"/>
              <w:left w:val="single" w:sz="4" w:space="0" w:color="auto"/>
              <w:bottom w:val="single" w:sz="4" w:space="0" w:color="auto"/>
              <w:right w:val="single" w:sz="4" w:space="0" w:color="auto"/>
            </w:tcBorders>
            <w:vAlign w:val="center"/>
          </w:tcPr>
          <w:p w14:paraId="7400AC86" w14:textId="77777777" w:rsidR="001471C7" w:rsidRDefault="001471C7" w:rsidP="001471C7">
            <w:pPr>
              <w:pStyle w:val="TAC"/>
              <w:rPr>
                <w:rFonts w:eastAsia="宋体"/>
                <w:color w:val="000000"/>
                <w:lang w:eastAsia="zh-CN"/>
              </w:rPr>
            </w:pPr>
            <w:r w:rsidRPr="0046242C">
              <w:rPr>
                <w:rFonts w:eastAsia="宋体"/>
                <w:color w:val="000000"/>
                <w:lang w:eastAsia="zh-CN"/>
              </w:rPr>
              <w:t>n1</w:t>
            </w:r>
          </w:p>
        </w:tc>
        <w:tc>
          <w:tcPr>
            <w:tcW w:w="4081" w:type="dxa"/>
            <w:tcBorders>
              <w:top w:val="single" w:sz="4" w:space="0" w:color="auto"/>
              <w:left w:val="single" w:sz="4" w:space="0" w:color="auto"/>
              <w:bottom w:val="single" w:sz="4" w:space="0" w:color="auto"/>
              <w:right w:val="single" w:sz="4" w:space="0" w:color="auto"/>
            </w:tcBorders>
            <w:vAlign w:val="bottom"/>
          </w:tcPr>
          <w:p w14:paraId="58E79407" w14:textId="77777777" w:rsidR="001471C7" w:rsidRPr="009663F7" w:rsidRDefault="001471C7" w:rsidP="001471C7">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26BA6B" w14:textId="77777777" w:rsidR="001471C7" w:rsidRDefault="001471C7" w:rsidP="001471C7">
            <w:pPr>
              <w:pStyle w:val="TAC"/>
              <w:rPr>
                <w:szCs w:val="18"/>
                <w:lang w:val="en-US" w:eastAsia="zh-CN"/>
              </w:rPr>
            </w:pPr>
            <w:r>
              <w:rPr>
                <w:szCs w:val="18"/>
                <w:lang w:val="en-US" w:eastAsia="zh-CN"/>
              </w:rPr>
              <w:t>0</w:t>
            </w:r>
          </w:p>
        </w:tc>
      </w:tr>
      <w:tr w:rsidR="001471C7" w14:paraId="47695323" w14:textId="77777777" w:rsidTr="001471C7">
        <w:trPr>
          <w:trHeight w:val="187"/>
        </w:trPr>
        <w:tc>
          <w:tcPr>
            <w:tcW w:w="1983" w:type="dxa"/>
            <w:tcBorders>
              <w:top w:val="nil"/>
              <w:left w:val="single" w:sz="4" w:space="0" w:color="auto"/>
              <w:bottom w:val="nil"/>
              <w:right w:val="single" w:sz="4" w:space="0" w:color="auto"/>
            </w:tcBorders>
            <w:shd w:val="clear" w:color="auto" w:fill="auto"/>
            <w:vAlign w:val="center"/>
          </w:tcPr>
          <w:p w14:paraId="76F5326B" w14:textId="77777777" w:rsidR="001471C7" w:rsidRDefault="001471C7" w:rsidP="001471C7">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79C2AE8" w14:textId="77777777" w:rsidR="001471C7" w:rsidRDefault="001471C7" w:rsidP="001471C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26DFD1" w14:textId="77777777" w:rsidR="001471C7" w:rsidRDefault="001471C7" w:rsidP="001471C7">
            <w:pPr>
              <w:pStyle w:val="TAC"/>
              <w:rPr>
                <w:rFonts w:eastAsia="宋体"/>
                <w:color w:val="000000"/>
                <w:lang w:eastAsia="zh-CN"/>
              </w:rPr>
            </w:pPr>
            <w:r w:rsidRPr="0046242C">
              <w:rPr>
                <w:rFonts w:eastAsia="宋体"/>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57655773" w14:textId="77777777" w:rsidR="001471C7" w:rsidRPr="009663F7" w:rsidRDefault="001471C7" w:rsidP="001471C7">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360" w:type="dxa"/>
            <w:tcBorders>
              <w:top w:val="nil"/>
              <w:left w:val="single" w:sz="4" w:space="0" w:color="auto"/>
              <w:bottom w:val="nil"/>
              <w:right w:val="single" w:sz="4" w:space="0" w:color="auto"/>
            </w:tcBorders>
            <w:shd w:val="clear" w:color="auto" w:fill="auto"/>
            <w:vAlign w:val="center"/>
          </w:tcPr>
          <w:p w14:paraId="65D8C0CD" w14:textId="77777777" w:rsidR="001471C7" w:rsidRDefault="001471C7" w:rsidP="001471C7">
            <w:pPr>
              <w:pStyle w:val="TAC"/>
              <w:rPr>
                <w:szCs w:val="18"/>
                <w:lang w:val="en-US" w:eastAsia="zh-CN"/>
              </w:rPr>
            </w:pPr>
          </w:p>
        </w:tc>
      </w:tr>
      <w:tr w:rsidR="001471C7" w14:paraId="057153C3" w14:textId="77777777" w:rsidTr="001471C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A73750" w14:textId="77777777" w:rsidR="001471C7" w:rsidRDefault="001471C7" w:rsidP="001471C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01CA7B" w14:textId="77777777" w:rsidR="001471C7" w:rsidRDefault="001471C7" w:rsidP="001471C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C1C965" w14:textId="77777777" w:rsidR="001471C7" w:rsidRDefault="001471C7" w:rsidP="001471C7">
            <w:pPr>
              <w:pStyle w:val="TAC"/>
              <w:rPr>
                <w:rFonts w:eastAsia="宋体"/>
                <w:color w:val="000000"/>
                <w:lang w:eastAsia="zh-CN"/>
              </w:rPr>
            </w:pPr>
            <w:r>
              <w:rPr>
                <w:rFonts w:eastAsia="宋体"/>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0857F313" w14:textId="77777777" w:rsidR="001471C7" w:rsidRPr="009663F7" w:rsidRDefault="001471C7" w:rsidP="001471C7">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14C90A" w14:textId="77777777" w:rsidR="001471C7" w:rsidRDefault="001471C7" w:rsidP="001471C7">
            <w:pPr>
              <w:pStyle w:val="TAC"/>
              <w:rPr>
                <w:szCs w:val="18"/>
                <w:lang w:val="en-US" w:eastAsia="zh-CN"/>
              </w:rPr>
            </w:pPr>
          </w:p>
        </w:tc>
      </w:tr>
    </w:tbl>
    <w:p w14:paraId="67A70C1F" w14:textId="77777777" w:rsidR="001471C7" w:rsidRDefault="001471C7" w:rsidP="001471C7">
      <w:pPr>
        <w:pStyle w:val="EditorsNote"/>
        <w:ind w:left="284" w:firstLine="0"/>
      </w:pPr>
    </w:p>
    <w:p w14:paraId="0E88E884" w14:textId="2A7A8DEF" w:rsidR="001471C7" w:rsidRPr="006A0293" w:rsidRDefault="00E21E87" w:rsidP="008E4F23">
      <w:pPr>
        <w:pStyle w:val="41"/>
      </w:pPr>
      <w:bookmarkStart w:id="588" w:name="_Toc136288512"/>
      <w:r w:rsidRPr="006A0293">
        <w:lastRenderedPageBreak/>
        <w:t>5.55</w:t>
      </w:r>
      <w:r w:rsidR="001471C7" w:rsidRPr="006A0293">
        <w:t>.1.3</w:t>
      </w:r>
      <w:r w:rsidR="001471C7" w:rsidRPr="006A0293">
        <w:tab/>
        <w:t>∆T</w:t>
      </w:r>
      <w:r w:rsidR="001471C7" w:rsidRPr="006A0293">
        <w:rPr>
          <w:vertAlign w:val="subscript"/>
        </w:rPr>
        <w:t>IB,c</w:t>
      </w:r>
      <w:r w:rsidR="001471C7" w:rsidRPr="006A0293">
        <w:t xml:space="preserve"> and ∆R</w:t>
      </w:r>
      <w:r w:rsidR="001471C7" w:rsidRPr="006A0293">
        <w:rPr>
          <w:vertAlign w:val="subscript"/>
        </w:rPr>
        <w:t>IB,c</w:t>
      </w:r>
      <w:r w:rsidR="001471C7" w:rsidRPr="006A0293">
        <w:t xml:space="preserve"> values</w:t>
      </w:r>
      <w:bookmarkEnd w:id="588"/>
    </w:p>
    <w:p w14:paraId="354CCEF8" w14:textId="77777777" w:rsidR="001471C7" w:rsidRDefault="001471C7" w:rsidP="001471C7">
      <w:r>
        <w:t xml:space="preserve">For </w:t>
      </w:r>
      <w:r>
        <w:rPr>
          <w:lang w:val="en-US" w:eastAsia="zh-CN"/>
        </w:rPr>
        <w:t>CA</w:t>
      </w:r>
      <w:r>
        <w:rPr>
          <w:lang w:eastAsia="zh-CN"/>
        </w:rPr>
        <w:t>_</w:t>
      </w:r>
      <w:r>
        <w:rPr>
          <w:lang w:val="en-US" w:eastAsia="zh-CN"/>
        </w:rPr>
        <w:t>n1</w:t>
      </w:r>
      <w:r>
        <w:rPr>
          <w:lang w:eastAsia="ja-JP"/>
        </w:rPr>
        <w:t>-n78</w:t>
      </w:r>
      <w:r>
        <w:rPr>
          <w:lang w:val="en-US" w:eastAsia="zh-CN"/>
        </w:rPr>
        <w:t>-</w:t>
      </w:r>
      <w:r>
        <w:rPr>
          <w:rFonts w:hint="eastAsia"/>
          <w:lang w:val="en-US" w:eastAsia="zh-CN"/>
        </w:rPr>
        <w:t>n</w:t>
      </w:r>
      <w:r>
        <w:rPr>
          <w:lang w:val="en-US" w:eastAsia="zh-CN"/>
        </w:rPr>
        <w:t>102</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taken from fallbacks.</w:t>
      </w:r>
    </w:p>
    <w:p w14:paraId="5EACD0B7" w14:textId="28DCD2D1" w:rsidR="001471C7" w:rsidRDefault="001471C7" w:rsidP="001471C7">
      <w:pPr>
        <w:pStyle w:val="TH"/>
        <w:rPr>
          <w:rFonts w:cs="Arial"/>
        </w:rPr>
      </w:pPr>
      <w:r>
        <w:rPr>
          <w:rFonts w:cs="Arial"/>
        </w:rPr>
        <w:t xml:space="preserve">Table </w:t>
      </w:r>
      <w:r w:rsidR="00E21E87">
        <w:rPr>
          <w:rFonts w:cs="Arial"/>
        </w:rPr>
        <w:t>5</w:t>
      </w:r>
      <w:r>
        <w:rPr>
          <w:rFonts w:cs="Arial"/>
        </w:rPr>
        <w:t>.</w:t>
      </w:r>
      <w:r w:rsidR="00E21E87">
        <w:rPr>
          <w:rFonts w:cs="Arial"/>
        </w:rPr>
        <w:t>55.</w:t>
      </w:r>
      <w:r w:rsidRPr="00A20126">
        <w:rPr>
          <w:rFonts w:cs="Arial"/>
        </w:rPr>
        <w:t>1.</w:t>
      </w:r>
      <w:r>
        <w:rPr>
          <w:rFonts w:cs="Arial"/>
        </w:rPr>
        <w:t>3-1: ΔT</w:t>
      </w:r>
      <w:r w:rsidRPr="00467ADF">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1471C7" w14:paraId="7822AC53" w14:textId="77777777" w:rsidTr="001471C7">
        <w:trPr>
          <w:jc w:val="center"/>
        </w:trPr>
        <w:tc>
          <w:tcPr>
            <w:tcW w:w="2336" w:type="dxa"/>
            <w:vMerge w:val="restart"/>
            <w:tcBorders>
              <w:top w:val="single" w:sz="4" w:space="0" w:color="auto"/>
              <w:left w:val="single" w:sz="4" w:space="0" w:color="auto"/>
              <w:right w:val="single" w:sz="4" w:space="0" w:color="auto"/>
            </w:tcBorders>
          </w:tcPr>
          <w:p w14:paraId="26CFE768" w14:textId="77777777" w:rsidR="001471C7" w:rsidRDefault="001471C7" w:rsidP="001471C7">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0ED3BFA" w14:textId="77777777" w:rsidR="001471C7" w:rsidRDefault="001471C7" w:rsidP="001471C7">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1471C7" w14:paraId="65F92D96" w14:textId="77777777" w:rsidTr="001471C7">
        <w:trPr>
          <w:jc w:val="center"/>
        </w:trPr>
        <w:tc>
          <w:tcPr>
            <w:tcW w:w="2336" w:type="dxa"/>
            <w:vMerge/>
            <w:tcBorders>
              <w:left w:val="single" w:sz="4" w:space="0" w:color="auto"/>
              <w:bottom w:val="single" w:sz="4" w:space="0" w:color="auto"/>
              <w:right w:val="single" w:sz="4" w:space="0" w:color="auto"/>
            </w:tcBorders>
          </w:tcPr>
          <w:p w14:paraId="6539E96E" w14:textId="77777777" w:rsidR="001471C7" w:rsidRDefault="001471C7" w:rsidP="001471C7">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9BD15C5" w14:textId="77777777" w:rsidR="001471C7" w:rsidRDefault="001471C7" w:rsidP="001471C7">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1471C7" w14:paraId="65FEFC9B" w14:textId="77777777" w:rsidTr="001471C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356B99F" w14:textId="77777777" w:rsidR="001471C7" w:rsidRDefault="001471C7" w:rsidP="001471C7">
            <w:pPr>
              <w:keepNext/>
              <w:keepLines/>
              <w:spacing w:after="0"/>
              <w:jc w:val="center"/>
              <w:rPr>
                <w:rFonts w:ascii="Arial" w:eastAsia="宋体"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n1</w:t>
            </w:r>
            <w:r>
              <w:rPr>
                <w:rFonts w:ascii="Arial" w:eastAsia="等线" w:hAnsi="Arial"/>
                <w:sz w:val="18"/>
                <w:lang w:val="sv-SE" w:eastAsia="ja-JP"/>
              </w:rPr>
              <w:t>-</w:t>
            </w:r>
            <w:r>
              <w:rPr>
                <w:rFonts w:ascii="Arial" w:eastAsia="等线" w:hAnsi="Arial"/>
                <w:sz w:val="18"/>
                <w:lang w:val="en-US" w:eastAsia="zh-CN"/>
              </w:rPr>
              <w:t>n78</w:t>
            </w:r>
            <w:r>
              <w:rPr>
                <w:rFonts w:ascii="Arial" w:eastAsia="等线" w:hAnsi="Arial"/>
                <w:sz w:val="18"/>
                <w:lang w:val="sv-SE" w:eastAsia="zh-CN"/>
              </w:rPr>
              <w:t>-n102</w:t>
            </w:r>
          </w:p>
        </w:tc>
        <w:tc>
          <w:tcPr>
            <w:tcW w:w="1968" w:type="dxa"/>
            <w:tcBorders>
              <w:top w:val="single" w:sz="4" w:space="0" w:color="auto"/>
              <w:left w:val="single" w:sz="4" w:space="0" w:color="auto"/>
              <w:bottom w:val="single" w:sz="4" w:space="0" w:color="auto"/>
              <w:right w:val="single" w:sz="4" w:space="0" w:color="auto"/>
            </w:tcBorders>
            <w:vAlign w:val="center"/>
          </w:tcPr>
          <w:p w14:paraId="511BD257" w14:textId="77777777" w:rsidR="001471C7" w:rsidRDefault="001471C7" w:rsidP="001471C7">
            <w:pPr>
              <w:keepNext/>
              <w:keepLines/>
              <w:spacing w:after="0"/>
              <w:jc w:val="center"/>
              <w:rPr>
                <w:rFonts w:ascii="Arial" w:eastAsia="宋体" w:hAnsi="Arial"/>
                <w:sz w:val="18"/>
                <w:lang w:val="en-US" w:eastAsia="zh-CN"/>
              </w:rPr>
            </w:pPr>
            <w:r>
              <w:rPr>
                <w:rFonts w:ascii="Arial" w:eastAsia="等线"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3613BAF" w14:textId="77777777" w:rsidR="001471C7" w:rsidRDefault="001471C7" w:rsidP="001471C7">
            <w:pPr>
              <w:keepNext/>
              <w:keepLines/>
              <w:spacing w:after="0"/>
              <w:jc w:val="center"/>
              <w:rPr>
                <w:rFonts w:ascii="Arial" w:eastAsia="宋体" w:hAnsi="Arial"/>
                <w:sz w:val="18"/>
                <w:lang w:val="en-US" w:eastAsia="zh-CN"/>
              </w:rPr>
            </w:pPr>
            <w:r>
              <w:rPr>
                <w:rFonts w:ascii="Arial" w:eastAsia="等线" w:hAnsi="Arial" w:cs="Arial"/>
                <w:color w:val="000000"/>
                <w:sz w:val="18"/>
                <w:lang w:val="en-US" w:eastAsia="zh-CN"/>
              </w:rPr>
              <w:t>1.5</w:t>
            </w:r>
          </w:p>
        </w:tc>
        <w:tc>
          <w:tcPr>
            <w:tcW w:w="1968" w:type="dxa"/>
            <w:tcBorders>
              <w:top w:val="single" w:sz="4" w:space="0" w:color="auto"/>
              <w:left w:val="single" w:sz="4" w:space="0" w:color="auto"/>
              <w:bottom w:val="single" w:sz="4" w:space="0" w:color="auto"/>
              <w:right w:val="single" w:sz="4" w:space="0" w:color="auto"/>
            </w:tcBorders>
            <w:vAlign w:val="center"/>
          </w:tcPr>
          <w:p w14:paraId="343B6784" w14:textId="77777777" w:rsidR="001471C7" w:rsidRDefault="001471C7" w:rsidP="001471C7">
            <w:pPr>
              <w:keepNext/>
              <w:keepLines/>
              <w:spacing w:after="0"/>
              <w:jc w:val="center"/>
              <w:rPr>
                <w:rFonts w:ascii="Arial" w:eastAsia="宋体" w:hAnsi="Arial"/>
                <w:sz w:val="18"/>
                <w:lang w:val="en-US" w:eastAsia="zh-CN"/>
              </w:rPr>
            </w:pPr>
            <w:r>
              <w:rPr>
                <w:rFonts w:ascii="Arial" w:eastAsia="宋体" w:hAnsi="Arial"/>
                <w:sz w:val="18"/>
                <w:lang w:val="en-US" w:eastAsia="zh-CN"/>
              </w:rPr>
              <w:t>1.5</w:t>
            </w:r>
          </w:p>
        </w:tc>
      </w:tr>
      <w:tr w:rsidR="001471C7" w14:paraId="5D1467C5" w14:textId="77777777" w:rsidTr="001471C7">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022DB55B" w14:textId="77777777" w:rsidR="001471C7" w:rsidRPr="00901DE9" w:rsidRDefault="001471C7" w:rsidP="001471C7">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2E931EE1" w14:textId="77777777" w:rsidR="001471C7" w:rsidRDefault="001471C7" w:rsidP="001471C7">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72DDCCBA" w14:textId="77777777" w:rsidR="001471C7" w:rsidRPr="00467ADF" w:rsidRDefault="001471C7" w:rsidP="001471C7">
      <w:pPr>
        <w:keepNext/>
        <w:keepLines/>
        <w:rPr>
          <w:rFonts w:ascii="Arial" w:hAnsi="Arial" w:cs="Arial"/>
        </w:rPr>
      </w:pPr>
    </w:p>
    <w:p w14:paraId="4203E572" w14:textId="2E591345" w:rsidR="001471C7" w:rsidRDefault="001471C7" w:rsidP="001471C7">
      <w:pPr>
        <w:pStyle w:val="TH"/>
        <w:rPr>
          <w:rFonts w:cs="Arial"/>
        </w:rPr>
      </w:pPr>
      <w:r>
        <w:rPr>
          <w:rFonts w:cs="Arial"/>
        </w:rPr>
        <w:t xml:space="preserve">Table </w:t>
      </w:r>
      <w:r w:rsidRPr="00A20126">
        <w:rPr>
          <w:rFonts w:cs="Arial"/>
        </w:rPr>
        <w:t>5</w:t>
      </w:r>
      <w:r w:rsidR="00E21E87">
        <w:rPr>
          <w:rFonts w:cs="Arial"/>
        </w:rPr>
        <w:t>.55</w:t>
      </w:r>
      <w:r w:rsidRPr="00A20126">
        <w:rPr>
          <w:rFonts w:cs="Arial"/>
        </w:rPr>
        <w:t>.1.</w:t>
      </w:r>
      <w:r>
        <w:rPr>
          <w:rFonts w:cs="Arial"/>
        </w:rPr>
        <w:t>3-2: ΔR</w:t>
      </w:r>
      <w:r w:rsidRPr="00467ADF">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1471C7" w:rsidRPr="00F92868" w14:paraId="2096E3F0" w14:textId="77777777" w:rsidTr="001471C7">
        <w:trPr>
          <w:trHeight w:val="187"/>
          <w:jc w:val="center"/>
        </w:trPr>
        <w:tc>
          <w:tcPr>
            <w:tcW w:w="1594" w:type="dxa"/>
            <w:vMerge w:val="restart"/>
          </w:tcPr>
          <w:p w14:paraId="2A861338" w14:textId="77777777" w:rsidR="001471C7" w:rsidRPr="00F92868" w:rsidRDefault="001471C7" w:rsidP="001471C7">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749C05C9" w14:textId="77777777" w:rsidR="001471C7" w:rsidRPr="00F92868" w:rsidRDefault="001471C7" w:rsidP="001471C7">
            <w:pPr>
              <w:keepNext/>
              <w:keepLines/>
              <w:spacing w:after="0"/>
              <w:jc w:val="center"/>
              <w:rPr>
                <w:rFonts w:ascii="Arial" w:eastAsia="等线" w:hAnsi="Arial"/>
                <w:b/>
                <w:sz w:val="18"/>
              </w:rPr>
            </w:pPr>
            <w:r w:rsidRPr="00684407">
              <w:rPr>
                <w:rFonts w:ascii="Arial" w:eastAsia="等线" w:hAnsi="Arial"/>
                <w:b/>
                <w:sz w:val="18"/>
              </w:rPr>
              <w:t>ΔR</w:t>
            </w:r>
            <w:r w:rsidRPr="00684407">
              <w:rPr>
                <w:rFonts w:ascii="Arial" w:eastAsia="等线" w:hAnsi="Arial"/>
                <w:b/>
                <w:sz w:val="18"/>
                <w:vertAlign w:val="subscript"/>
              </w:rPr>
              <w:t>IB,c</w:t>
            </w:r>
            <w:r w:rsidRPr="00684407">
              <w:rPr>
                <w:rFonts w:ascii="Arial" w:eastAsia="等线" w:hAnsi="Arial"/>
                <w:b/>
                <w:sz w:val="18"/>
              </w:rPr>
              <w:t xml:space="preserve"> for NR bands (dB)</w:t>
            </w:r>
            <w:r w:rsidRPr="00684407">
              <w:rPr>
                <w:rFonts w:ascii="Arial" w:eastAsia="等线" w:hAnsi="Arial"/>
                <w:b/>
                <w:sz w:val="18"/>
                <w:vertAlign w:val="superscript"/>
              </w:rPr>
              <w:t>9</w:t>
            </w:r>
          </w:p>
        </w:tc>
      </w:tr>
      <w:tr w:rsidR="001471C7" w:rsidRPr="00F92868" w14:paraId="612A7D59" w14:textId="77777777" w:rsidTr="001471C7">
        <w:trPr>
          <w:trHeight w:val="187"/>
          <w:jc w:val="center"/>
        </w:trPr>
        <w:tc>
          <w:tcPr>
            <w:tcW w:w="1594" w:type="dxa"/>
            <w:vMerge/>
            <w:tcBorders>
              <w:bottom w:val="single" w:sz="4" w:space="0" w:color="auto"/>
            </w:tcBorders>
          </w:tcPr>
          <w:p w14:paraId="57B321AA" w14:textId="77777777" w:rsidR="001471C7" w:rsidRPr="00F92868" w:rsidRDefault="001471C7" w:rsidP="001471C7">
            <w:pPr>
              <w:keepNext/>
              <w:keepLines/>
              <w:spacing w:after="0"/>
              <w:jc w:val="center"/>
              <w:rPr>
                <w:rFonts w:ascii="Arial" w:eastAsia="等线" w:hAnsi="Arial"/>
                <w:b/>
                <w:sz w:val="18"/>
              </w:rPr>
            </w:pPr>
          </w:p>
        </w:tc>
        <w:tc>
          <w:tcPr>
            <w:tcW w:w="5845" w:type="dxa"/>
            <w:gridSpan w:val="3"/>
            <w:vAlign w:val="center"/>
          </w:tcPr>
          <w:p w14:paraId="0E1F486F" w14:textId="77777777" w:rsidR="001471C7" w:rsidRPr="00F92868" w:rsidRDefault="001471C7" w:rsidP="001471C7">
            <w:pPr>
              <w:keepNext/>
              <w:keepLines/>
              <w:spacing w:after="0"/>
              <w:jc w:val="center"/>
              <w:rPr>
                <w:rFonts w:ascii="Arial" w:eastAsia="等线" w:hAnsi="Arial"/>
                <w:b/>
                <w:sz w:val="18"/>
              </w:rPr>
            </w:pPr>
            <w:r w:rsidRPr="00684407">
              <w:rPr>
                <w:rFonts w:ascii="Arial" w:eastAsia="等线" w:hAnsi="Arial"/>
                <w:b/>
                <w:sz w:val="18"/>
              </w:rPr>
              <w:t>Component band in order of bands in configuration</w:t>
            </w:r>
            <w:r w:rsidRPr="00684407">
              <w:rPr>
                <w:rFonts w:ascii="Arial" w:eastAsia="等线" w:hAnsi="Arial"/>
                <w:b/>
                <w:sz w:val="18"/>
                <w:vertAlign w:val="superscript"/>
              </w:rPr>
              <w:t>10</w:t>
            </w:r>
          </w:p>
        </w:tc>
      </w:tr>
      <w:tr w:rsidR="001471C7" w:rsidRPr="00F92868" w14:paraId="62056659" w14:textId="77777777" w:rsidTr="001471C7">
        <w:trPr>
          <w:trHeight w:val="187"/>
          <w:jc w:val="center"/>
        </w:trPr>
        <w:tc>
          <w:tcPr>
            <w:tcW w:w="1594" w:type="dxa"/>
            <w:shd w:val="clear" w:color="auto" w:fill="auto"/>
          </w:tcPr>
          <w:p w14:paraId="3617B3EC" w14:textId="77777777" w:rsidR="001471C7" w:rsidRPr="00F92868" w:rsidRDefault="001471C7" w:rsidP="001471C7">
            <w:pPr>
              <w:keepNext/>
              <w:keepLines/>
              <w:spacing w:after="0"/>
              <w:jc w:val="center"/>
              <w:rPr>
                <w:rFonts w:ascii="Arial" w:eastAsia="等线" w:hAnsi="Arial"/>
                <w:sz w:val="18"/>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n1</w:t>
            </w:r>
            <w:r>
              <w:rPr>
                <w:rFonts w:ascii="Arial" w:eastAsia="等线" w:hAnsi="Arial"/>
                <w:sz w:val="18"/>
                <w:lang w:val="sv-SE" w:eastAsia="ja-JP"/>
              </w:rPr>
              <w:t>-</w:t>
            </w:r>
            <w:r>
              <w:rPr>
                <w:rFonts w:ascii="Arial" w:eastAsia="等线" w:hAnsi="Arial"/>
                <w:sz w:val="18"/>
                <w:lang w:val="en-US" w:eastAsia="zh-CN"/>
              </w:rPr>
              <w:t>n78</w:t>
            </w:r>
            <w:r>
              <w:rPr>
                <w:rFonts w:ascii="Arial" w:eastAsia="等线" w:hAnsi="Arial"/>
                <w:sz w:val="18"/>
                <w:lang w:val="sv-SE" w:eastAsia="zh-CN"/>
              </w:rPr>
              <w:t>-n102</w:t>
            </w:r>
          </w:p>
        </w:tc>
        <w:tc>
          <w:tcPr>
            <w:tcW w:w="1948" w:type="dxa"/>
            <w:vAlign w:val="center"/>
          </w:tcPr>
          <w:p w14:paraId="465E307D" w14:textId="77777777" w:rsidR="001471C7" w:rsidRPr="00F92868" w:rsidRDefault="001471C7" w:rsidP="001471C7">
            <w:pPr>
              <w:keepNext/>
              <w:keepLines/>
              <w:spacing w:after="0"/>
              <w:jc w:val="center"/>
              <w:rPr>
                <w:rFonts w:ascii="Arial" w:eastAsia="等线" w:hAnsi="Arial"/>
                <w:sz w:val="18"/>
                <w:lang w:eastAsia="zh-CN"/>
              </w:rPr>
            </w:pPr>
            <w:r>
              <w:rPr>
                <w:rFonts w:ascii="Arial" w:eastAsia="等线" w:hAnsi="Arial"/>
                <w:color w:val="000000"/>
                <w:sz w:val="18"/>
                <w:lang w:val="en-US" w:eastAsia="zh-CN"/>
              </w:rPr>
              <w:t>0.2</w:t>
            </w:r>
          </w:p>
        </w:tc>
        <w:tc>
          <w:tcPr>
            <w:tcW w:w="1948" w:type="dxa"/>
            <w:vAlign w:val="center"/>
          </w:tcPr>
          <w:p w14:paraId="2676F764" w14:textId="77777777" w:rsidR="001471C7" w:rsidRPr="00F92868" w:rsidRDefault="001471C7" w:rsidP="001471C7">
            <w:pPr>
              <w:keepNext/>
              <w:keepLines/>
              <w:spacing w:after="0"/>
              <w:jc w:val="center"/>
              <w:rPr>
                <w:rFonts w:ascii="Arial" w:eastAsia="等线" w:hAnsi="Arial"/>
                <w:sz w:val="18"/>
                <w:lang w:eastAsia="zh-CN"/>
              </w:rPr>
            </w:pPr>
            <w:r>
              <w:rPr>
                <w:rFonts w:ascii="Arial" w:eastAsia="等线" w:hAnsi="Arial"/>
                <w:sz w:val="18"/>
                <w:lang w:eastAsia="zh-CN"/>
              </w:rPr>
              <w:t>0.5</w:t>
            </w:r>
          </w:p>
        </w:tc>
        <w:tc>
          <w:tcPr>
            <w:tcW w:w="1949" w:type="dxa"/>
            <w:vAlign w:val="center"/>
          </w:tcPr>
          <w:p w14:paraId="3CFD71D9" w14:textId="77777777" w:rsidR="001471C7" w:rsidRPr="00F92868" w:rsidRDefault="001471C7" w:rsidP="001471C7">
            <w:pPr>
              <w:keepNext/>
              <w:keepLines/>
              <w:spacing w:after="0"/>
              <w:jc w:val="center"/>
              <w:rPr>
                <w:rFonts w:ascii="Arial" w:eastAsia="等线" w:hAnsi="Arial"/>
                <w:sz w:val="18"/>
                <w:lang w:eastAsia="zh-CN"/>
              </w:rPr>
            </w:pPr>
            <w:r>
              <w:rPr>
                <w:rFonts w:ascii="Arial" w:eastAsia="等线" w:hAnsi="Arial"/>
                <w:color w:val="000000"/>
                <w:sz w:val="18"/>
                <w:lang w:val="en-US" w:eastAsia="zh-CN"/>
              </w:rPr>
              <w:t>0.5</w:t>
            </w:r>
          </w:p>
        </w:tc>
      </w:tr>
      <w:tr w:rsidR="001471C7" w:rsidRPr="00F92868" w14:paraId="61007790" w14:textId="77777777" w:rsidTr="001471C7">
        <w:trPr>
          <w:trHeight w:val="187"/>
          <w:jc w:val="center"/>
        </w:trPr>
        <w:tc>
          <w:tcPr>
            <w:tcW w:w="7439" w:type="dxa"/>
            <w:gridSpan w:val="4"/>
            <w:tcBorders>
              <w:bottom w:val="single" w:sz="4" w:space="0" w:color="auto"/>
            </w:tcBorders>
            <w:shd w:val="clear" w:color="auto" w:fill="auto"/>
          </w:tcPr>
          <w:p w14:paraId="04346058" w14:textId="77777777" w:rsidR="001471C7" w:rsidRPr="00684407" w:rsidRDefault="001471C7" w:rsidP="001471C7">
            <w:pPr>
              <w:keepLines/>
              <w:spacing w:after="0"/>
              <w:ind w:left="870" w:hanging="870"/>
              <w:rPr>
                <w:rFonts w:eastAsia="等线" w:cs="Arial"/>
                <w:lang w:eastAsia="ja-JP"/>
              </w:rPr>
            </w:pPr>
            <w:r w:rsidRPr="00684407">
              <w:rPr>
                <w:rFonts w:ascii="Arial" w:eastAsia="等线" w:hAnsi="Arial" w:cs="Arial"/>
                <w:sz w:val="18"/>
                <w:lang w:eastAsia="ja-JP"/>
              </w:rPr>
              <w:t>NOTE 9:</w:t>
            </w:r>
            <w:r w:rsidRPr="00684407">
              <w:rPr>
                <w:rFonts w:ascii="Arial" w:eastAsia="等线" w:hAnsi="Arial" w:cs="Arial"/>
                <w:sz w:val="18"/>
                <w:lang w:eastAsia="ja-JP"/>
              </w:rPr>
              <w:tab/>
              <w:t xml:space="preserve"> “-” denotes ΔR</w:t>
            </w:r>
            <w:r w:rsidRPr="00684407">
              <w:rPr>
                <w:rFonts w:ascii="Arial" w:eastAsia="等线" w:hAnsi="Arial" w:cs="Arial"/>
                <w:sz w:val="18"/>
                <w:vertAlign w:val="subscript"/>
                <w:lang w:eastAsia="ja-JP"/>
              </w:rPr>
              <w:t>IB,c</w:t>
            </w:r>
            <w:r w:rsidRPr="00684407">
              <w:rPr>
                <w:rFonts w:ascii="Arial" w:eastAsia="等线" w:hAnsi="Arial" w:cs="Arial"/>
                <w:sz w:val="18"/>
                <w:lang w:eastAsia="ja-JP"/>
              </w:rPr>
              <w:t xml:space="preserve"> = 0.</w:t>
            </w:r>
          </w:p>
          <w:p w14:paraId="6860B4AE" w14:textId="77777777" w:rsidR="001471C7" w:rsidRDefault="001471C7" w:rsidP="001471C7">
            <w:pPr>
              <w:keepLines/>
              <w:spacing w:after="0"/>
              <w:ind w:left="870" w:hanging="870"/>
              <w:rPr>
                <w:rFonts w:ascii="Arial" w:eastAsia="等线" w:hAnsi="Arial"/>
                <w:color w:val="000000"/>
                <w:sz w:val="18"/>
                <w:lang w:val="en-US" w:eastAsia="zh-CN"/>
              </w:rPr>
            </w:pPr>
            <w:r w:rsidRPr="00684407">
              <w:rPr>
                <w:rFonts w:ascii="Arial" w:eastAsia="等线" w:hAnsi="Arial" w:cs="Arial"/>
                <w:sz w:val="18"/>
                <w:lang w:eastAsia="ja-JP"/>
              </w:rPr>
              <w:t>NOTE 10:</w:t>
            </w:r>
            <w:r w:rsidRPr="00684407">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684407">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684407">
              <w:rPr>
                <w:rFonts w:ascii="Arial" w:eastAsia="等线" w:hAnsi="Arial" w:cs="Arial"/>
                <w:sz w:val="18"/>
                <w:lang w:eastAsia="ja-JP"/>
              </w:rPr>
              <w:t>.</w:t>
            </w:r>
          </w:p>
        </w:tc>
      </w:tr>
    </w:tbl>
    <w:p w14:paraId="69F7AEEB" w14:textId="4DBD50C6" w:rsidR="001471C7" w:rsidRPr="00607CE1" w:rsidRDefault="00E21E87" w:rsidP="001471C7">
      <w:pPr>
        <w:pStyle w:val="31"/>
        <w:rPr>
          <w:rFonts w:cs="Arial"/>
          <w:color w:val="000000" w:themeColor="text1"/>
          <w:szCs w:val="28"/>
        </w:rPr>
      </w:pPr>
      <w:bookmarkStart w:id="589" w:name="_Toc136288513"/>
      <w:r>
        <w:rPr>
          <w:rFonts w:cs="Arial"/>
          <w:color w:val="000000" w:themeColor="text1"/>
          <w:szCs w:val="28"/>
        </w:rPr>
        <w:t>5.55</w:t>
      </w:r>
      <w:r w:rsidR="001471C7" w:rsidRPr="00607CE1">
        <w:rPr>
          <w:rFonts w:cs="Arial"/>
          <w:color w:val="000000" w:themeColor="text1"/>
          <w:szCs w:val="28"/>
        </w:rPr>
        <w:t>.2</w:t>
      </w:r>
      <w:r w:rsidR="001471C7" w:rsidRPr="00607CE1">
        <w:rPr>
          <w:rFonts w:cs="Arial"/>
          <w:color w:val="000000" w:themeColor="text1"/>
          <w:szCs w:val="28"/>
        </w:rPr>
        <w:tab/>
        <w:t>Specific for 2 bands UL CA</w:t>
      </w:r>
      <w:bookmarkEnd w:id="589"/>
    </w:p>
    <w:p w14:paraId="5DFE64E1" w14:textId="10CA3E4F" w:rsidR="001471C7" w:rsidRPr="006A0293" w:rsidRDefault="001471C7" w:rsidP="001471C7">
      <w:pPr>
        <w:pStyle w:val="41"/>
      </w:pPr>
      <w:bookmarkStart w:id="590" w:name="_Toc136288514"/>
      <w:r w:rsidRPr="006A0293">
        <w:t>5.</w:t>
      </w:r>
      <w:r w:rsidR="00E21E87" w:rsidRPr="006A0293">
        <w:t>55</w:t>
      </w:r>
      <w:r w:rsidRPr="006A0293">
        <w:t>.2.1</w:t>
      </w:r>
      <w:r w:rsidRPr="006A0293">
        <w:tab/>
        <w:t>UE co-existence studies</w:t>
      </w:r>
      <w:bookmarkEnd w:id="590"/>
    </w:p>
    <w:p w14:paraId="03710114" w14:textId="77777777" w:rsidR="001471C7" w:rsidRDefault="001471C7" w:rsidP="006A0293">
      <w:r>
        <w:t>This is a 3-band combination, so uplink harmonic and harmonic mixing analysis is already done in the fallbacks. Only IMD for two uplink configurations is analysed.</w:t>
      </w:r>
    </w:p>
    <w:p w14:paraId="214320FA" w14:textId="43DAC0ED" w:rsidR="001471C7" w:rsidRPr="0073594C" w:rsidRDefault="001471C7" w:rsidP="001471C7">
      <w:r w:rsidRPr="0073594C">
        <w:t xml:space="preserve">Table </w:t>
      </w:r>
      <w:r>
        <w:rPr>
          <w:rFonts w:hint="eastAsia"/>
          <w:lang w:val="en-US" w:eastAsia="zh-CN"/>
        </w:rPr>
        <w:t>5.</w:t>
      </w:r>
      <w:r w:rsidR="00E21E87">
        <w:rPr>
          <w:lang w:val="en-US" w:eastAsia="zh-CN"/>
        </w:rPr>
        <w:t>55</w:t>
      </w:r>
      <w:r w:rsidRPr="0073594C">
        <w:rPr>
          <w:rFonts w:hint="eastAsia"/>
          <w:lang w:val="en-US" w:eastAsia="zh-CN"/>
        </w:rPr>
        <w:t>.2</w:t>
      </w:r>
      <w:r w:rsidRPr="0073594C">
        <w:rPr>
          <w:lang w:eastAsia="zh-CN"/>
        </w:rPr>
        <w:t>.</w:t>
      </w:r>
      <w:r w:rsidRPr="0073594C">
        <w:rPr>
          <w:rFonts w:hint="eastAsia"/>
          <w:lang w:val="en-US" w:eastAsia="zh-CN"/>
        </w:rPr>
        <w:t>2</w:t>
      </w:r>
      <w:r w:rsidRPr="0073594C">
        <w:t>-1 lists B</w:t>
      </w:r>
      <w:r w:rsidRPr="0073594C">
        <w:rPr>
          <w:rFonts w:hint="eastAsia"/>
          <w:lang w:eastAsia="ja-JP"/>
        </w:rPr>
        <w:t xml:space="preserve">and </w:t>
      </w:r>
      <w:r w:rsidRPr="0073594C">
        <w:rPr>
          <w:lang w:val="en-US" w:eastAsia="zh-CN"/>
        </w:rPr>
        <w:t>n</w:t>
      </w:r>
      <w:r>
        <w:rPr>
          <w:lang w:val="en-US" w:eastAsia="zh-CN"/>
        </w:rPr>
        <w:t>1</w:t>
      </w:r>
      <w:r w:rsidRPr="0073594C">
        <w:rPr>
          <w:rFonts w:hint="eastAsia"/>
          <w:lang w:eastAsia="ja-JP"/>
        </w:rPr>
        <w:t xml:space="preserve"> </w:t>
      </w:r>
      <w:r w:rsidRPr="0073594C">
        <w:t>+ B</w:t>
      </w:r>
      <w:r w:rsidRPr="0073594C">
        <w:rPr>
          <w:rFonts w:hint="eastAsia"/>
          <w:lang w:eastAsia="ja-JP"/>
        </w:rPr>
        <w:t xml:space="preserve">and </w:t>
      </w:r>
      <w:r w:rsidRPr="0073594C">
        <w:rPr>
          <w:lang w:val="en-US" w:eastAsia="zh-CN"/>
        </w:rPr>
        <w:t>n</w:t>
      </w:r>
      <w:r>
        <w:rPr>
          <w:lang w:val="en-US" w:eastAsia="zh-CN"/>
        </w:rPr>
        <w:t>78</w:t>
      </w:r>
      <w:r w:rsidRPr="0073594C">
        <w:rPr>
          <w:lang w:val="en-US" w:eastAsia="zh-CN"/>
        </w:rPr>
        <w:t xml:space="preserve"> 2UL bands CA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 xml:space="preserve">order IMD for the UE coexistence analysis. </w:t>
      </w:r>
    </w:p>
    <w:p w14:paraId="2754DFF4" w14:textId="115EAEA4" w:rsidR="001471C7" w:rsidRPr="0073594C" w:rsidRDefault="00E21E87" w:rsidP="001471C7">
      <w:r>
        <w:t>Table 5.55</w:t>
      </w:r>
      <w:r w:rsidR="001471C7" w:rsidRPr="0073594C">
        <w:t>.2.2-2 lists B</w:t>
      </w:r>
      <w:r w:rsidR="001471C7" w:rsidRPr="0073594C">
        <w:rPr>
          <w:rFonts w:hint="eastAsia"/>
          <w:lang w:eastAsia="ja-JP"/>
        </w:rPr>
        <w:t xml:space="preserve">and </w:t>
      </w:r>
      <w:r w:rsidR="001471C7" w:rsidRPr="0073594C">
        <w:rPr>
          <w:lang w:val="en-US" w:eastAsia="zh-CN"/>
        </w:rPr>
        <w:t>n</w:t>
      </w:r>
      <w:r w:rsidR="001471C7">
        <w:rPr>
          <w:lang w:val="en-US" w:eastAsia="zh-CN"/>
        </w:rPr>
        <w:t>1</w:t>
      </w:r>
      <w:r w:rsidR="001471C7" w:rsidRPr="0073594C">
        <w:rPr>
          <w:rFonts w:hint="eastAsia"/>
          <w:lang w:eastAsia="ja-JP"/>
        </w:rPr>
        <w:t xml:space="preserve"> </w:t>
      </w:r>
      <w:r w:rsidR="001471C7" w:rsidRPr="0073594C">
        <w:t>+ B</w:t>
      </w:r>
      <w:r w:rsidR="001471C7" w:rsidRPr="0073594C">
        <w:rPr>
          <w:rFonts w:hint="eastAsia"/>
          <w:lang w:eastAsia="ja-JP"/>
        </w:rPr>
        <w:t xml:space="preserve">and </w:t>
      </w:r>
      <w:r w:rsidR="001471C7" w:rsidRPr="0073594C">
        <w:rPr>
          <w:lang w:val="en-US" w:eastAsia="zh-CN"/>
        </w:rPr>
        <w:t>n</w:t>
      </w:r>
      <w:r w:rsidR="001471C7">
        <w:rPr>
          <w:lang w:val="en-US" w:eastAsia="zh-CN"/>
        </w:rPr>
        <w:t>102</w:t>
      </w:r>
      <w:r w:rsidR="001471C7" w:rsidRPr="0073594C">
        <w:rPr>
          <w:lang w:val="en-US" w:eastAsia="zh-CN"/>
        </w:rPr>
        <w:t xml:space="preserve"> 2UL bands CA </w:t>
      </w:r>
      <w:r w:rsidR="001471C7" w:rsidRPr="0073594C">
        <w:rPr>
          <w:lang w:eastAsia="ja-JP"/>
        </w:rPr>
        <w:t>2</w:t>
      </w:r>
      <w:r w:rsidR="001471C7" w:rsidRPr="0073594C">
        <w:rPr>
          <w:vertAlign w:val="superscript"/>
          <w:lang w:eastAsia="ja-JP"/>
        </w:rPr>
        <w:t>nd</w:t>
      </w:r>
      <w:r w:rsidR="001471C7" w:rsidRPr="0073594C">
        <w:rPr>
          <w:lang w:eastAsia="ja-JP"/>
        </w:rPr>
        <w:t xml:space="preserve">, </w:t>
      </w:r>
      <w:r w:rsidR="001471C7" w:rsidRPr="0073594C">
        <w:t>3</w:t>
      </w:r>
      <w:r w:rsidR="001471C7" w:rsidRPr="0073594C">
        <w:rPr>
          <w:vertAlign w:val="superscript"/>
        </w:rPr>
        <w:t>rd</w:t>
      </w:r>
      <w:r w:rsidR="001471C7" w:rsidRPr="0073594C">
        <w:rPr>
          <w:lang w:eastAsia="ja-JP"/>
        </w:rPr>
        <w:t>, 4</w:t>
      </w:r>
      <w:r w:rsidR="001471C7" w:rsidRPr="0073594C">
        <w:rPr>
          <w:vertAlign w:val="superscript"/>
          <w:lang w:eastAsia="ja-JP"/>
        </w:rPr>
        <w:t>th</w:t>
      </w:r>
      <w:r w:rsidR="001471C7" w:rsidRPr="0073594C">
        <w:rPr>
          <w:lang w:eastAsia="ja-JP"/>
        </w:rPr>
        <w:t xml:space="preserve"> and 5</w:t>
      </w:r>
      <w:r w:rsidR="001471C7" w:rsidRPr="0073594C">
        <w:rPr>
          <w:vertAlign w:val="superscript"/>
          <w:lang w:eastAsia="ja-JP"/>
        </w:rPr>
        <w:t>th</w:t>
      </w:r>
      <w:r w:rsidR="001471C7" w:rsidRPr="0073594C">
        <w:rPr>
          <w:lang w:eastAsia="ja-JP"/>
        </w:rPr>
        <w:t xml:space="preserve"> </w:t>
      </w:r>
      <w:r w:rsidR="001471C7" w:rsidRPr="0073594C">
        <w:t xml:space="preserve">order IMD for the UE coexistence analysis. </w:t>
      </w:r>
    </w:p>
    <w:p w14:paraId="7E2051E7" w14:textId="785E879E" w:rsidR="001471C7" w:rsidRPr="0073594C" w:rsidRDefault="00E21E87" w:rsidP="001471C7">
      <w:r>
        <w:t>Table 5.55</w:t>
      </w:r>
      <w:r w:rsidR="001471C7" w:rsidRPr="0073594C">
        <w:t>.2.2-3 lists B</w:t>
      </w:r>
      <w:r w:rsidR="001471C7" w:rsidRPr="0073594C">
        <w:rPr>
          <w:rFonts w:hint="eastAsia"/>
          <w:lang w:eastAsia="ja-JP"/>
        </w:rPr>
        <w:t xml:space="preserve">and </w:t>
      </w:r>
      <w:r w:rsidR="001471C7" w:rsidRPr="0073594C">
        <w:rPr>
          <w:lang w:val="en-US" w:eastAsia="zh-CN"/>
        </w:rPr>
        <w:t>n</w:t>
      </w:r>
      <w:r w:rsidR="001471C7">
        <w:rPr>
          <w:lang w:val="en-US" w:eastAsia="zh-CN"/>
        </w:rPr>
        <w:t xml:space="preserve">78 </w:t>
      </w:r>
      <w:r w:rsidR="001471C7" w:rsidRPr="0073594C">
        <w:t>+ B</w:t>
      </w:r>
      <w:r w:rsidR="001471C7" w:rsidRPr="0073594C">
        <w:rPr>
          <w:rFonts w:hint="eastAsia"/>
          <w:lang w:eastAsia="ja-JP"/>
        </w:rPr>
        <w:t xml:space="preserve">and </w:t>
      </w:r>
      <w:r w:rsidR="001471C7" w:rsidRPr="0073594C">
        <w:rPr>
          <w:lang w:val="en-US" w:eastAsia="zh-CN"/>
        </w:rPr>
        <w:t>n</w:t>
      </w:r>
      <w:r w:rsidR="001471C7">
        <w:rPr>
          <w:lang w:val="en-US" w:eastAsia="zh-CN"/>
        </w:rPr>
        <w:t>102</w:t>
      </w:r>
      <w:r w:rsidR="001471C7" w:rsidRPr="0073594C">
        <w:rPr>
          <w:lang w:val="en-US" w:eastAsia="zh-CN"/>
        </w:rPr>
        <w:t xml:space="preserve"> 2UL bands CA </w:t>
      </w:r>
      <w:r w:rsidR="001471C7" w:rsidRPr="0073594C">
        <w:rPr>
          <w:lang w:eastAsia="ja-JP"/>
        </w:rPr>
        <w:t>2</w:t>
      </w:r>
      <w:r w:rsidR="001471C7" w:rsidRPr="0073594C">
        <w:rPr>
          <w:vertAlign w:val="superscript"/>
          <w:lang w:eastAsia="ja-JP"/>
        </w:rPr>
        <w:t>nd</w:t>
      </w:r>
      <w:r w:rsidR="001471C7" w:rsidRPr="0073594C">
        <w:rPr>
          <w:lang w:eastAsia="ja-JP"/>
        </w:rPr>
        <w:t xml:space="preserve">, </w:t>
      </w:r>
      <w:r w:rsidR="001471C7" w:rsidRPr="0073594C">
        <w:t>3</w:t>
      </w:r>
      <w:r w:rsidR="001471C7" w:rsidRPr="0073594C">
        <w:rPr>
          <w:vertAlign w:val="superscript"/>
        </w:rPr>
        <w:t>rd</w:t>
      </w:r>
      <w:r w:rsidR="001471C7" w:rsidRPr="0073594C">
        <w:rPr>
          <w:lang w:eastAsia="ja-JP"/>
        </w:rPr>
        <w:t>, 4</w:t>
      </w:r>
      <w:r w:rsidR="001471C7" w:rsidRPr="0073594C">
        <w:rPr>
          <w:vertAlign w:val="superscript"/>
          <w:lang w:eastAsia="ja-JP"/>
        </w:rPr>
        <w:t>th</w:t>
      </w:r>
      <w:r w:rsidR="001471C7" w:rsidRPr="0073594C">
        <w:rPr>
          <w:lang w:eastAsia="ja-JP"/>
        </w:rPr>
        <w:t xml:space="preserve"> and 5</w:t>
      </w:r>
      <w:r w:rsidR="001471C7" w:rsidRPr="0073594C">
        <w:rPr>
          <w:vertAlign w:val="superscript"/>
          <w:lang w:eastAsia="ja-JP"/>
        </w:rPr>
        <w:t>th</w:t>
      </w:r>
      <w:r w:rsidR="001471C7" w:rsidRPr="0073594C">
        <w:rPr>
          <w:lang w:eastAsia="ja-JP"/>
        </w:rPr>
        <w:t xml:space="preserve"> </w:t>
      </w:r>
      <w:r w:rsidR="001471C7" w:rsidRPr="0073594C">
        <w:t xml:space="preserve">order IMD for the UE coexistence analysis. </w:t>
      </w:r>
    </w:p>
    <w:p w14:paraId="38F308F3" w14:textId="7766120B" w:rsidR="001471C7" w:rsidRDefault="00E21E87" w:rsidP="001471C7">
      <w:pPr>
        <w:keepNext/>
        <w:keepLines/>
        <w:spacing w:before="60"/>
        <w:jc w:val="center"/>
        <w:rPr>
          <w:rFonts w:ascii="Arial" w:hAnsi="Arial" w:cs="Arial"/>
          <w:b/>
          <w:lang w:eastAsia="zh-CN"/>
        </w:rPr>
      </w:pPr>
      <w:r>
        <w:rPr>
          <w:rFonts w:ascii="Arial" w:hAnsi="Arial" w:cs="Arial"/>
          <w:b/>
          <w:lang w:eastAsia="zh-CN"/>
        </w:rPr>
        <w:t>Table 5.55</w:t>
      </w:r>
      <w:r w:rsidR="001471C7">
        <w:rPr>
          <w:rFonts w:ascii="Arial" w:hAnsi="Arial" w:cs="Arial"/>
          <w:b/>
          <w:lang w:eastAsia="zh-CN"/>
        </w:rPr>
        <w:t xml:space="preserve">.2.1-1: </w:t>
      </w:r>
      <w:r w:rsidR="001471C7" w:rsidRPr="0073594C">
        <w:rPr>
          <w:rFonts w:ascii="Arial" w:hAnsi="Arial" w:cs="Arial"/>
          <w:b/>
          <w:bCs/>
          <w:lang w:val="en-US"/>
        </w:rPr>
        <w:t xml:space="preserve">Band </w:t>
      </w:r>
      <w:r w:rsidR="001471C7" w:rsidRPr="0073594C">
        <w:rPr>
          <w:rFonts w:ascii="Arial" w:hAnsi="Arial" w:cs="Arial"/>
          <w:b/>
          <w:bCs/>
          <w:lang w:val="en-US" w:eastAsia="zh-CN"/>
        </w:rPr>
        <w:t>n</w:t>
      </w:r>
      <w:r w:rsidR="001471C7">
        <w:rPr>
          <w:rFonts w:ascii="Arial" w:hAnsi="Arial" w:cs="Arial"/>
          <w:b/>
          <w:bCs/>
          <w:lang w:val="en-US" w:eastAsia="zh-CN"/>
        </w:rPr>
        <w:t>1</w:t>
      </w:r>
      <w:r w:rsidR="001471C7" w:rsidRPr="0073594C">
        <w:rPr>
          <w:rFonts w:ascii="Arial" w:hAnsi="Arial" w:cs="Arial"/>
          <w:b/>
          <w:bCs/>
          <w:lang w:val="en-US"/>
        </w:rPr>
        <w:t xml:space="preserve"> and Band </w:t>
      </w:r>
      <w:r w:rsidR="001471C7" w:rsidRPr="0073594C">
        <w:rPr>
          <w:rFonts w:ascii="Arial" w:hAnsi="Arial" w:cs="Arial"/>
          <w:b/>
          <w:bCs/>
          <w:lang w:val="en-US" w:eastAsia="zh-CN"/>
        </w:rPr>
        <w:t>n</w:t>
      </w:r>
      <w:r w:rsidR="001471C7">
        <w:rPr>
          <w:rFonts w:ascii="Arial" w:hAnsi="Arial" w:cs="Arial"/>
          <w:b/>
          <w:bCs/>
          <w:lang w:val="en-US" w:eastAsia="zh-CN"/>
        </w:rPr>
        <w:t>78</w:t>
      </w:r>
      <w:r w:rsidR="001471C7" w:rsidRPr="0073594C">
        <w:rPr>
          <w:rFonts w:ascii="Arial" w:hAnsi="Arial" w:cs="Arial"/>
          <w:b/>
          <w:bCs/>
          <w:lang w:val="en-US"/>
        </w:rPr>
        <w:t xml:space="preserve"> </w:t>
      </w:r>
      <w:r w:rsidR="001471C7" w:rsidRPr="0073594C">
        <w:rPr>
          <w:rFonts w:ascii="Arial" w:hAnsi="Arial" w:cs="Arial"/>
          <w:b/>
          <w:bCs/>
          <w:lang w:val="en-US" w:eastAsia="zh-CN"/>
        </w:rPr>
        <w:t>U</w:t>
      </w:r>
      <w:r w:rsidR="001471C7" w:rsidRPr="0073594C">
        <w:rPr>
          <w:rFonts w:ascii="Arial" w:hAnsi="Arial" w:cs="Arial"/>
          <w:b/>
          <w:bCs/>
          <w:lang w:val="en-US"/>
        </w:rPr>
        <w:t>L IMD products</w:t>
      </w:r>
    </w:p>
    <w:tbl>
      <w:tblPr>
        <w:tblW w:w="103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825"/>
        <w:gridCol w:w="1843"/>
        <w:gridCol w:w="1985"/>
        <w:gridCol w:w="1842"/>
        <w:gridCol w:w="1843"/>
      </w:tblGrid>
      <w:tr w:rsidR="001471C7" w:rsidRPr="00DB7239" w14:paraId="4F260F9B" w14:textId="77777777" w:rsidTr="001471C7">
        <w:trPr>
          <w:trHeight w:val="270"/>
        </w:trPr>
        <w:tc>
          <w:tcPr>
            <w:tcW w:w="2825" w:type="dxa"/>
            <w:shd w:val="clear" w:color="auto" w:fill="auto"/>
            <w:vAlign w:val="center"/>
            <w:hideMark/>
          </w:tcPr>
          <w:p w14:paraId="5EAB19D5" w14:textId="77777777" w:rsidR="001471C7" w:rsidRPr="00DB7239" w:rsidRDefault="001471C7" w:rsidP="001471C7">
            <w:pPr>
              <w:spacing w:after="0"/>
              <w:jc w:val="center"/>
              <w:rPr>
                <w:rFonts w:ascii="Arial" w:hAnsi="Arial" w:cs="Arial"/>
                <w:b/>
                <w:bCs/>
                <w:color w:val="000000"/>
                <w:sz w:val="18"/>
                <w:szCs w:val="18"/>
              </w:rPr>
            </w:pPr>
            <w:r w:rsidRPr="00DB7239">
              <w:rPr>
                <w:rFonts w:ascii="Arial" w:hAnsi="Arial" w:cs="Arial"/>
                <w:b/>
                <w:bCs/>
                <w:color w:val="000000"/>
                <w:sz w:val="18"/>
                <w:szCs w:val="18"/>
              </w:rPr>
              <w:t>UE UL carriers</w:t>
            </w:r>
          </w:p>
        </w:tc>
        <w:tc>
          <w:tcPr>
            <w:tcW w:w="1843" w:type="dxa"/>
            <w:shd w:val="clear" w:color="auto" w:fill="auto"/>
            <w:vAlign w:val="center"/>
            <w:hideMark/>
          </w:tcPr>
          <w:p w14:paraId="650AEC20" w14:textId="77777777" w:rsidR="001471C7" w:rsidRPr="00DB7239" w:rsidRDefault="001471C7" w:rsidP="001471C7">
            <w:pPr>
              <w:spacing w:after="0"/>
              <w:jc w:val="center"/>
              <w:rPr>
                <w:rFonts w:ascii="Arial" w:hAnsi="Arial" w:cs="Arial"/>
                <w:b/>
                <w:bCs/>
                <w:color w:val="000000"/>
                <w:sz w:val="18"/>
                <w:szCs w:val="18"/>
              </w:rPr>
            </w:pPr>
            <w:r w:rsidRPr="00DB7239">
              <w:rPr>
                <w:rFonts w:ascii="Arial" w:hAnsi="Arial" w:cs="Arial"/>
                <w:b/>
                <w:bCs/>
                <w:color w:val="000000"/>
                <w:sz w:val="18"/>
                <w:szCs w:val="18"/>
              </w:rPr>
              <w:t>fx_low</w:t>
            </w:r>
          </w:p>
        </w:tc>
        <w:tc>
          <w:tcPr>
            <w:tcW w:w="1985" w:type="dxa"/>
            <w:shd w:val="clear" w:color="auto" w:fill="auto"/>
            <w:vAlign w:val="center"/>
            <w:hideMark/>
          </w:tcPr>
          <w:p w14:paraId="6F11691B" w14:textId="77777777" w:rsidR="001471C7" w:rsidRPr="00DB7239" w:rsidRDefault="001471C7" w:rsidP="001471C7">
            <w:pPr>
              <w:spacing w:after="0"/>
              <w:jc w:val="center"/>
              <w:rPr>
                <w:rFonts w:ascii="Arial" w:hAnsi="Arial" w:cs="Arial"/>
                <w:b/>
                <w:bCs/>
                <w:color w:val="000000"/>
                <w:sz w:val="18"/>
                <w:szCs w:val="18"/>
              </w:rPr>
            </w:pPr>
            <w:r w:rsidRPr="00DB7239">
              <w:rPr>
                <w:rFonts w:ascii="Arial" w:hAnsi="Arial" w:cs="Arial"/>
                <w:b/>
                <w:bCs/>
                <w:color w:val="000000"/>
                <w:sz w:val="18"/>
                <w:szCs w:val="18"/>
              </w:rPr>
              <w:t>fx_high</w:t>
            </w:r>
          </w:p>
        </w:tc>
        <w:tc>
          <w:tcPr>
            <w:tcW w:w="1842" w:type="dxa"/>
            <w:shd w:val="clear" w:color="auto" w:fill="auto"/>
            <w:vAlign w:val="center"/>
            <w:hideMark/>
          </w:tcPr>
          <w:p w14:paraId="09FA16B7" w14:textId="77777777" w:rsidR="001471C7" w:rsidRPr="00DB7239" w:rsidRDefault="001471C7" w:rsidP="001471C7">
            <w:pPr>
              <w:spacing w:after="0"/>
              <w:jc w:val="center"/>
              <w:rPr>
                <w:rFonts w:ascii="Arial" w:hAnsi="Arial" w:cs="Arial"/>
                <w:b/>
                <w:bCs/>
                <w:color w:val="000000"/>
                <w:sz w:val="18"/>
                <w:szCs w:val="18"/>
              </w:rPr>
            </w:pPr>
            <w:r w:rsidRPr="00DB7239">
              <w:rPr>
                <w:rFonts w:ascii="Arial" w:hAnsi="Arial" w:cs="Arial"/>
                <w:b/>
                <w:bCs/>
                <w:color w:val="000000"/>
                <w:sz w:val="18"/>
                <w:szCs w:val="18"/>
              </w:rPr>
              <w:t>fy_low</w:t>
            </w:r>
          </w:p>
        </w:tc>
        <w:tc>
          <w:tcPr>
            <w:tcW w:w="1843" w:type="dxa"/>
            <w:shd w:val="clear" w:color="auto" w:fill="auto"/>
            <w:vAlign w:val="center"/>
            <w:hideMark/>
          </w:tcPr>
          <w:p w14:paraId="5A461F27" w14:textId="77777777" w:rsidR="001471C7" w:rsidRPr="00DB7239" w:rsidRDefault="001471C7" w:rsidP="001471C7">
            <w:pPr>
              <w:spacing w:after="0"/>
              <w:jc w:val="center"/>
              <w:rPr>
                <w:rFonts w:ascii="Arial" w:hAnsi="Arial" w:cs="Arial"/>
                <w:b/>
                <w:bCs/>
                <w:color w:val="000000"/>
                <w:sz w:val="18"/>
                <w:szCs w:val="18"/>
              </w:rPr>
            </w:pPr>
            <w:r w:rsidRPr="00DB7239">
              <w:rPr>
                <w:rFonts w:ascii="Arial" w:hAnsi="Arial" w:cs="Arial"/>
                <w:b/>
                <w:bCs/>
                <w:color w:val="000000"/>
                <w:sz w:val="18"/>
                <w:szCs w:val="18"/>
              </w:rPr>
              <w:t>fy_high</w:t>
            </w:r>
          </w:p>
        </w:tc>
      </w:tr>
      <w:tr w:rsidR="001471C7" w:rsidRPr="00DB7239" w14:paraId="0BDB08B6" w14:textId="77777777" w:rsidTr="001471C7">
        <w:trPr>
          <w:trHeight w:val="270"/>
        </w:trPr>
        <w:tc>
          <w:tcPr>
            <w:tcW w:w="2825" w:type="dxa"/>
            <w:shd w:val="clear" w:color="000000" w:fill="F2F2F2"/>
            <w:vAlign w:val="center"/>
            <w:hideMark/>
          </w:tcPr>
          <w:p w14:paraId="0231917E"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UL Frequency [MHz]</w:t>
            </w:r>
          </w:p>
        </w:tc>
        <w:tc>
          <w:tcPr>
            <w:tcW w:w="1843" w:type="dxa"/>
            <w:shd w:val="clear" w:color="000000" w:fill="F2F2F2"/>
            <w:vAlign w:val="center"/>
            <w:hideMark/>
          </w:tcPr>
          <w:p w14:paraId="42A73CA1"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1920</w:t>
            </w:r>
          </w:p>
        </w:tc>
        <w:tc>
          <w:tcPr>
            <w:tcW w:w="1985" w:type="dxa"/>
            <w:shd w:val="clear" w:color="000000" w:fill="F2F2F2"/>
            <w:vAlign w:val="center"/>
            <w:hideMark/>
          </w:tcPr>
          <w:p w14:paraId="24CDCCA0"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1980</w:t>
            </w:r>
          </w:p>
        </w:tc>
        <w:tc>
          <w:tcPr>
            <w:tcW w:w="1842" w:type="dxa"/>
            <w:shd w:val="clear" w:color="000000" w:fill="F2F2F2"/>
            <w:vAlign w:val="center"/>
            <w:hideMark/>
          </w:tcPr>
          <w:p w14:paraId="062FE255"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3300</w:t>
            </w:r>
          </w:p>
        </w:tc>
        <w:tc>
          <w:tcPr>
            <w:tcW w:w="1843" w:type="dxa"/>
            <w:shd w:val="clear" w:color="000000" w:fill="F2F2F2"/>
            <w:vAlign w:val="center"/>
            <w:hideMark/>
          </w:tcPr>
          <w:p w14:paraId="760A7FF0"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3800</w:t>
            </w:r>
          </w:p>
        </w:tc>
      </w:tr>
      <w:tr w:rsidR="001471C7" w:rsidRPr="00DB7239" w14:paraId="177B9AE0" w14:textId="77777777" w:rsidTr="001471C7">
        <w:trPr>
          <w:trHeight w:val="270"/>
        </w:trPr>
        <w:tc>
          <w:tcPr>
            <w:tcW w:w="2825" w:type="dxa"/>
            <w:shd w:val="clear" w:color="000000" w:fill="F2F2F2"/>
            <w:vAlign w:val="center"/>
            <w:hideMark/>
          </w:tcPr>
          <w:p w14:paraId="6CE9DE98"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DL Frequency [MHz]</w:t>
            </w:r>
          </w:p>
        </w:tc>
        <w:tc>
          <w:tcPr>
            <w:tcW w:w="1843" w:type="dxa"/>
            <w:shd w:val="clear" w:color="000000" w:fill="F2F2F2"/>
            <w:vAlign w:val="center"/>
            <w:hideMark/>
          </w:tcPr>
          <w:p w14:paraId="630D5B10"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2110</w:t>
            </w:r>
          </w:p>
        </w:tc>
        <w:tc>
          <w:tcPr>
            <w:tcW w:w="1985" w:type="dxa"/>
            <w:shd w:val="clear" w:color="000000" w:fill="F2F2F2"/>
            <w:vAlign w:val="center"/>
            <w:hideMark/>
          </w:tcPr>
          <w:p w14:paraId="126B59BE"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2170</w:t>
            </w:r>
          </w:p>
        </w:tc>
        <w:tc>
          <w:tcPr>
            <w:tcW w:w="1842" w:type="dxa"/>
            <w:shd w:val="clear" w:color="000000" w:fill="F2F2F2"/>
            <w:vAlign w:val="center"/>
            <w:hideMark/>
          </w:tcPr>
          <w:p w14:paraId="3B5E9B33"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3300</w:t>
            </w:r>
          </w:p>
        </w:tc>
        <w:tc>
          <w:tcPr>
            <w:tcW w:w="1843" w:type="dxa"/>
            <w:shd w:val="clear" w:color="000000" w:fill="F2F2F2"/>
            <w:vAlign w:val="center"/>
            <w:hideMark/>
          </w:tcPr>
          <w:p w14:paraId="3774D0D0"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3800</w:t>
            </w:r>
          </w:p>
        </w:tc>
      </w:tr>
      <w:tr w:rsidR="001471C7" w:rsidRPr="00DB7239" w14:paraId="20952507" w14:textId="77777777" w:rsidTr="001471C7">
        <w:trPr>
          <w:trHeight w:val="270"/>
        </w:trPr>
        <w:tc>
          <w:tcPr>
            <w:tcW w:w="2825" w:type="dxa"/>
            <w:shd w:val="clear" w:color="auto" w:fill="auto"/>
            <w:vAlign w:val="center"/>
            <w:hideMark/>
          </w:tcPr>
          <w:p w14:paraId="7BF138A5"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2nd order IMD products</w:t>
            </w:r>
          </w:p>
        </w:tc>
        <w:tc>
          <w:tcPr>
            <w:tcW w:w="1843" w:type="dxa"/>
            <w:shd w:val="clear" w:color="auto" w:fill="auto"/>
            <w:vAlign w:val="center"/>
            <w:hideMark/>
          </w:tcPr>
          <w:p w14:paraId="701717C3"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|fy_low – fx_high|</w:t>
            </w:r>
          </w:p>
        </w:tc>
        <w:tc>
          <w:tcPr>
            <w:tcW w:w="1985" w:type="dxa"/>
            <w:shd w:val="clear" w:color="auto" w:fill="auto"/>
            <w:vAlign w:val="center"/>
            <w:hideMark/>
          </w:tcPr>
          <w:p w14:paraId="40F77D90"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|fy_high – fx_low|</w:t>
            </w:r>
          </w:p>
        </w:tc>
        <w:tc>
          <w:tcPr>
            <w:tcW w:w="1842" w:type="dxa"/>
            <w:shd w:val="clear" w:color="auto" w:fill="auto"/>
            <w:vAlign w:val="center"/>
            <w:hideMark/>
          </w:tcPr>
          <w:p w14:paraId="7198E28A"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|fy_low + fx_low|</w:t>
            </w:r>
          </w:p>
        </w:tc>
        <w:tc>
          <w:tcPr>
            <w:tcW w:w="1843" w:type="dxa"/>
            <w:shd w:val="clear" w:color="auto" w:fill="auto"/>
            <w:vAlign w:val="center"/>
            <w:hideMark/>
          </w:tcPr>
          <w:p w14:paraId="1137B12F"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|fy_high + fx_high|</w:t>
            </w:r>
          </w:p>
        </w:tc>
      </w:tr>
      <w:tr w:rsidR="001471C7" w:rsidRPr="00DB7239" w14:paraId="4796CD7A" w14:textId="77777777" w:rsidTr="001471C7">
        <w:trPr>
          <w:trHeight w:val="270"/>
        </w:trPr>
        <w:tc>
          <w:tcPr>
            <w:tcW w:w="2825" w:type="dxa"/>
            <w:shd w:val="clear" w:color="auto" w:fill="auto"/>
            <w:vAlign w:val="center"/>
            <w:hideMark/>
          </w:tcPr>
          <w:p w14:paraId="14BA45ED"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49195A68"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1320</w:t>
            </w:r>
          </w:p>
        </w:tc>
        <w:tc>
          <w:tcPr>
            <w:tcW w:w="1985" w:type="dxa"/>
            <w:shd w:val="clear" w:color="auto" w:fill="auto"/>
            <w:vAlign w:val="center"/>
            <w:hideMark/>
          </w:tcPr>
          <w:p w14:paraId="6CAE224B"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1880</w:t>
            </w:r>
          </w:p>
        </w:tc>
        <w:tc>
          <w:tcPr>
            <w:tcW w:w="1842" w:type="dxa"/>
            <w:shd w:val="clear" w:color="auto" w:fill="auto"/>
            <w:vAlign w:val="center"/>
            <w:hideMark/>
          </w:tcPr>
          <w:p w14:paraId="6F668144"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5220</w:t>
            </w:r>
          </w:p>
        </w:tc>
        <w:tc>
          <w:tcPr>
            <w:tcW w:w="1843" w:type="dxa"/>
            <w:shd w:val="clear" w:color="auto" w:fill="auto"/>
            <w:vAlign w:val="center"/>
            <w:hideMark/>
          </w:tcPr>
          <w:p w14:paraId="4A7A0ECE"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5780</w:t>
            </w:r>
          </w:p>
        </w:tc>
      </w:tr>
      <w:tr w:rsidR="001471C7" w:rsidRPr="00DB7239" w14:paraId="3F5B14DF" w14:textId="77777777" w:rsidTr="001471C7">
        <w:trPr>
          <w:trHeight w:val="270"/>
        </w:trPr>
        <w:tc>
          <w:tcPr>
            <w:tcW w:w="2825" w:type="dxa"/>
            <w:shd w:val="clear" w:color="000000" w:fill="F2F2F2"/>
            <w:vAlign w:val="center"/>
            <w:hideMark/>
          </w:tcPr>
          <w:p w14:paraId="7F559696"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3rd order IMD products</w:t>
            </w:r>
          </w:p>
        </w:tc>
        <w:tc>
          <w:tcPr>
            <w:tcW w:w="1843" w:type="dxa"/>
            <w:shd w:val="clear" w:color="000000" w:fill="F2F2F2"/>
            <w:vAlign w:val="center"/>
            <w:hideMark/>
          </w:tcPr>
          <w:p w14:paraId="117EED75"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|2*fx_low – fy_high|</w:t>
            </w:r>
          </w:p>
        </w:tc>
        <w:tc>
          <w:tcPr>
            <w:tcW w:w="1985" w:type="dxa"/>
            <w:shd w:val="clear" w:color="000000" w:fill="F2F2F2"/>
            <w:vAlign w:val="center"/>
            <w:hideMark/>
          </w:tcPr>
          <w:p w14:paraId="4D6869CF"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|2*fx_high – fy_low|</w:t>
            </w:r>
          </w:p>
        </w:tc>
        <w:tc>
          <w:tcPr>
            <w:tcW w:w="1842" w:type="dxa"/>
            <w:shd w:val="clear" w:color="000000" w:fill="F2F2F2"/>
            <w:vAlign w:val="center"/>
            <w:hideMark/>
          </w:tcPr>
          <w:p w14:paraId="39B00EE7"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|2*fy_low – fx_high|</w:t>
            </w:r>
          </w:p>
        </w:tc>
        <w:tc>
          <w:tcPr>
            <w:tcW w:w="1843" w:type="dxa"/>
            <w:shd w:val="clear" w:color="000000" w:fill="F2F2F2"/>
            <w:vAlign w:val="center"/>
            <w:hideMark/>
          </w:tcPr>
          <w:p w14:paraId="3238928E"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|2*fy_high – fx_low|</w:t>
            </w:r>
          </w:p>
        </w:tc>
      </w:tr>
      <w:tr w:rsidR="001471C7" w:rsidRPr="00DB7239" w14:paraId="233DE767" w14:textId="77777777" w:rsidTr="001471C7">
        <w:trPr>
          <w:trHeight w:val="270"/>
        </w:trPr>
        <w:tc>
          <w:tcPr>
            <w:tcW w:w="2825" w:type="dxa"/>
            <w:shd w:val="clear" w:color="000000" w:fill="F2F2F2"/>
            <w:vAlign w:val="center"/>
            <w:hideMark/>
          </w:tcPr>
          <w:p w14:paraId="243C8D33"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42019D5E"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40</w:t>
            </w:r>
          </w:p>
        </w:tc>
        <w:tc>
          <w:tcPr>
            <w:tcW w:w="1985" w:type="dxa"/>
            <w:shd w:val="clear" w:color="000000" w:fill="F2F2F2"/>
            <w:vAlign w:val="center"/>
            <w:hideMark/>
          </w:tcPr>
          <w:p w14:paraId="52FEEFB2"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660</w:t>
            </w:r>
          </w:p>
        </w:tc>
        <w:tc>
          <w:tcPr>
            <w:tcW w:w="1842" w:type="dxa"/>
            <w:shd w:val="clear" w:color="000000" w:fill="F2F2F2"/>
            <w:vAlign w:val="center"/>
            <w:hideMark/>
          </w:tcPr>
          <w:p w14:paraId="193E639F"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4620</w:t>
            </w:r>
          </w:p>
        </w:tc>
        <w:tc>
          <w:tcPr>
            <w:tcW w:w="1843" w:type="dxa"/>
            <w:shd w:val="clear" w:color="000000" w:fill="F2F2F2"/>
            <w:vAlign w:val="center"/>
            <w:hideMark/>
          </w:tcPr>
          <w:p w14:paraId="09808A14"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5680</w:t>
            </w:r>
          </w:p>
        </w:tc>
      </w:tr>
      <w:tr w:rsidR="001471C7" w:rsidRPr="00DB7239" w14:paraId="7F9C1555" w14:textId="77777777" w:rsidTr="001471C7">
        <w:trPr>
          <w:trHeight w:val="270"/>
        </w:trPr>
        <w:tc>
          <w:tcPr>
            <w:tcW w:w="2825" w:type="dxa"/>
            <w:shd w:val="clear" w:color="000000" w:fill="F2F2F2"/>
            <w:vAlign w:val="center"/>
            <w:hideMark/>
          </w:tcPr>
          <w:p w14:paraId="18E30E7F"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3rd order IMD products</w:t>
            </w:r>
          </w:p>
        </w:tc>
        <w:tc>
          <w:tcPr>
            <w:tcW w:w="1843" w:type="dxa"/>
            <w:shd w:val="clear" w:color="000000" w:fill="F2F2F2"/>
            <w:vAlign w:val="center"/>
            <w:hideMark/>
          </w:tcPr>
          <w:p w14:paraId="59AFDAD4"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|2*fx_low + fy_low|</w:t>
            </w:r>
          </w:p>
        </w:tc>
        <w:tc>
          <w:tcPr>
            <w:tcW w:w="1985" w:type="dxa"/>
            <w:shd w:val="clear" w:color="000000" w:fill="F2F2F2"/>
            <w:vAlign w:val="center"/>
            <w:hideMark/>
          </w:tcPr>
          <w:p w14:paraId="4A6AD5CD"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|2*fx_high + fy_high|</w:t>
            </w:r>
          </w:p>
        </w:tc>
        <w:tc>
          <w:tcPr>
            <w:tcW w:w="1842" w:type="dxa"/>
            <w:shd w:val="clear" w:color="000000" w:fill="F2F2F2"/>
            <w:vAlign w:val="center"/>
            <w:hideMark/>
          </w:tcPr>
          <w:p w14:paraId="7F98EAB1"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|2*fy_low + fx_low|</w:t>
            </w:r>
          </w:p>
        </w:tc>
        <w:tc>
          <w:tcPr>
            <w:tcW w:w="1843" w:type="dxa"/>
            <w:shd w:val="clear" w:color="000000" w:fill="F2F2F2"/>
            <w:vAlign w:val="center"/>
            <w:hideMark/>
          </w:tcPr>
          <w:p w14:paraId="2870849C"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|2*fy_high + fx_high|</w:t>
            </w:r>
          </w:p>
        </w:tc>
      </w:tr>
      <w:tr w:rsidR="001471C7" w:rsidRPr="00DB7239" w14:paraId="17F55DC1" w14:textId="77777777" w:rsidTr="001471C7">
        <w:trPr>
          <w:trHeight w:val="270"/>
        </w:trPr>
        <w:tc>
          <w:tcPr>
            <w:tcW w:w="2825" w:type="dxa"/>
            <w:shd w:val="clear" w:color="000000" w:fill="F2F2F2"/>
            <w:vAlign w:val="center"/>
            <w:hideMark/>
          </w:tcPr>
          <w:p w14:paraId="21EB54B8"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5C1DCD9D"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7140</w:t>
            </w:r>
          </w:p>
        </w:tc>
        <w:tc>
          <w:tcPr>
            <w:tcW w:w="1985" w:type="dxa"/>
            <w:shd w:val="clear" w:color="000000" w:fill="F2F2F2"/>
            <w:vAlign w:val="center"/>
            <w:hideMark/>
          </w:tcPr>
          <w:p w14:paraId="7E65F7C4"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7760</w:t>
            </w:r>
          </w:p>
        </w:tc>
        <w:tc>
          <w:tcPr>
            <w:tcW w:w="1842" w:type="dxa"/>
            <w:shd w:val="clear" w:color="000000" w:fill="F2F2F2"/>
            <w:vAlign w:val="center"/>
            <w:hideMark/>
          </w:tcPr>
          <w:p w14:paraId="28DF2473"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8520</w:t>
            </w:r>
          </w:p>
        </w:tc>
        <w:tc>
          <w:tcPr>
            <w:tcW w:w="1843" w:type="dxa"/>
            <w:shd w:val="clear" w:color="000000" w:fill="F2F2F2"/>
            <w:vAlign w:val="center"/>
            <w:hideMark/>
          </w:tcPr>
          <w:p w14:paraId="13860834"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9580</w:t>
            </w:r>
          </w:p>
        </w:tc>
      </w:tr>
      <w:tr w:rsidR="001471C7" w:rsidRPr="00DB7239" w14:paraId="20C07F8E" w14:textId="77777777" w:rsidTr="001471C7">
        <w:trPr>
          <w:trHeight w:val="270"/>
        </w:trPr>
        <w:tc>
          <w:tcPr>
            <w:tcW w:w="2825" w:type="dxa"/>
            <w:shd w:val="clear" w:color="auto" w:fill="auto"/>
            <w:vAlign w:val="center"/>
            <w:hideMark/>
          </w:tcPr>
          <w:p w14:paraId="3B1A64B2"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7E95C140"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|3*fx_low –1* fy_high|</w:t>
            </w:r>
          </w:p>
        </w:tc>
        <w:tc>
          <w:tcPr>
            <w:tcW w:w="1985" w:type="dxa"/>
            <w:shd w:val="clear" w:color="auto" w:fill="auto"/>
            <w:vAlign w:val="center"/>
            <w:hideMark/>
          </w:tcPr>
          <w:p w14:paraId="5223A41E"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|3*fx_high – 1*fy_low|</w:t>
            </w:r>
          </w:p>
        </w:tc>
        <w:tc>
          <w:tcPr>
            <w:tcW w:w="1842" w:type="dxa"/>
            <w:shd w:val="clear" w:color="auto" w:fill="auto"/>
            <w:vAlign w:val="center"/>
            <w:hideMark/>
          </w:tcPr>
          <w:p w14:paraId="3C5BF415"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|3*fy_low – 1*fx_high|</w:t>
            </w:r>
          </w:p>
        </w:tc>
        <w:tc>
          <w:tcPr>
            <w:tcW w:w="1843" w:type="dxa"/>
            <w:shd w:val="clear" w:color="auto" w:fill="auto"/>
            <w:vAlign w:val="center"/>
            <w:hideMark/>
          </w:tcPr>
          <w:p w14:paraId="2EAF93A9"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|3*fy_high – 1*fx_low|</w:t>
            </w:r>
          </w:p>
        </w:tc>
      </w:tr>
      <w:tr w:rsidR="001471C7" w:rsidRPr="00DB7239" w14:paraId="77DF179F" w14:textId="77777777" w:rsidTr="001471C7">
        <w:trPr>
          <w:trHeight w:val="270"/>
        </w:trPr>
        <w:tc>
          <w:tcPr>
            <w:tcW w:w="2825" w:type="dxa"/>
            <w:shd w:val="clear" w:color="auto" w:fill="auto"/>
            <w:vAlign w:val="center"/>
            <w:hideMark/>
          </w:tcPr>
          <w:p w14:paraId="13EA372A"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1B53122A"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1960</w:t>
            </w:r>
          </w:p>
        </w:tc>
        <w:tc>
          <w:tcPr>
            <w:tcW w:w="1985" w:type="dxa"/>
            <w:shd w:val="clear" w:color="auto" w:fill="auto"/>
            <w:vAlign w:val="center"/>
            <w:hideMark/>
          </w:tcPr>
          <w:p w14:paraId="5CEC88CF"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2640</w:t>
            </w:r>
          </w:p>
        </w:tc>
        <w:tc>
          <w:tcPr>
            <w:tcW w:w="1842" w:type="dxa"/>
            <w:shd w:val="clear" w:color="auto" w:fill="auto"/>
            <w:vAlign w:val="center"/>
            <w:hideMark/>
          </w:tcPr>
          <w:p w14:paraId="794945D6"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7920</w:t>
            </w:r>
          </w:p>
        </w:tc>
        <w:tc>
          <w:tcPr>
            <w:tcW w:w="1843" w:type="dxa"/>
            <w:shd w:val="clear" w:color="auto" w:fill="auto"/>
            <w:vAlign w:val="center"/>
            <w:hideMark/>
          </w:tcPr>
          <w:p w14:paraId="0B091E61"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9480</w:t>
            </w:r>
          </w:p>
        </w:tc>
      </w:tr>
      <w:tr w:rsidR="001471C7" w:rsidRPr="00DB7239" w14:paraId="6F27B3FE" w14:textId="77777777" w:rsidTr="001471C7">
        <w:trPr>
          <w:trHeight w:val="270"/>
        </w:trPr>
        <w:tc>
          <w:tcPr>
            <w:tcW w:w="2825" w:type="dxa"/>
            <w:shd w:val="clear" w:color="auto" w:fill="auto"/>
            <w:vAlign w:val="center"/>
            <w:hideMark/>
          </w:tcPr>
          <w:p w14:paraId="449A2B4B"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697BB1E3"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|2*fx_low –2* fy_high|</w:t>
            </w:r>
          </w:p>
        </w:tc>
        <w:tc>
          <w:tcPr>
            <w:tcW w:w="1985" w:type="dxa"/>
            <w:shd w:val="clear" w:color="auto" w:fill="auto"/>
            <w:vAlign w:val="center"/>
            <w:hideMark/>
          </w:tcPr>
          <w:p w14:paraId="496442E8"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|2*fx_high –2* fy_low|</w:t>
            </w:r>
          </w:p>
        </w:tc>
        <w:tc>
          <w:tcPr>
            <w:tcW w:w="1842" w:type="dxa"/>
            <w:shd w:val="clear" w:color="auto" w:fill="auto"/>
            <w:vAlign w:val="center"/>
            <w:hideMark/>
          </w:tcPr>
          <w:p w14:paraId="26679846"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|2*fx_low +2* fy_low|</w:t>
            </w:r>
          </w:p>
        </w:tc>
        <w:tc>
          <w:tcPr>
            <w:tcW w:w="1843" w:type="dxa"/>
            <w:shd w:val="clear" w:color="auto" w:fill="auto"/>
            <w:vAlign w:val="center"/>
            <w:hideMark/>
          </w:tcPr>
          <w:p w14:paraId="6F496EAC"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|2*fx_high +2* fy_high|</w:t>
            </w:r>
          </w:p>
        </w:tc>
      </w:tr>
      <w:tr w:rsidR="001471C7" w:rsidRPr="00DB7239" w14:paraId="21137DCB" w14:textId="77777777" w:rsidTr="001471C7">
        <w:trPr>
          <w:trHeight w:val="270"/>
        </w:trPr>
        <w:tc>
          <w:tcPr>
            <w:tcW w:w="2825" w:type="dxa"/>
            <w:shd w:val="clear" w:color="auto" w:fill="auto"/>
            <w:vAlign w:val="center"/>
            <w:hideMark/>
          </w:tcPr>
          <w:p w14:paraId="61310CAF"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31C087B1"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3760</w:t>
            </w:r>
          </w:p>
        </w:tc>
        <w:tc>
          <w:tcPr>
            <w:tcW w:w="1985" w:type="dxa"/>
            <w:shd w:val="clear" w:color="auto" w:fill="auto"/>
            <w:vAlign w:val="center"/>
            <w:hideMark/>
          </w:tcPr>
          <w:p w14:paraId="42225D47"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2640</w:t>
            </w:r>
          </w:p>
        </w:tc>
        <w:tc>
          <w:tcPr>
            <w:tcW w:w="1842" w:type="dxa"/>
            <w:shd w:val="clear" w:color="auto" w:fill="auto"/>
            <w:vAlign w:val="center"/>
            <w:hideMark/>
          </w:tcPr>
          <w:p w14:paraId="3B614DAD"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10440</w:t>
            </w:r>
          </w:p>
        </w:tc>
        <w:tc>
          <w:tcPr>
            <w:tcW w:w="1843" w:type="dxa"/>
            <w:shd w:val="clear" w:color="auto" w:fill="auto"/>
            <w:vAlign w:val="center"/>
            <w:hideMark/>
          </w:tcPr>
          <w:p w14:paraId="1EEDBA5E"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11560</w:t>
            </w:r>
          </w:p>
        </w:tc>
      </w:tr>
      <w:tr w:rsidR="001471C7" w:rsidRPr="00DB7239" w14:paraId="7BB1B9AC" w14:textId="77777777" w:rsidTr="001471C7">
        <w:trPr>
          <w:trHeight w:val="270"/>
        </w:trPr>
        <w:tc>
          <w:tcPr>
            <w:tcW w:w="2825" w:type="dxa"/>
            <w:shd w:val="clear" w:color="auto" w:fill="auto"/>
            <w:vAlign w:val="center"/>
            <w:hideMark/>
          </w:tcPr>
          <w:p w14:paraId="03CD9FD4"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02793BA5"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|3*fx_low +1* fy_low|</w:t>
            </w:r>
          </w:p>
        </w:tc>
        <w:tc>
          <w:tcPr>
            <w:tcW w:w="1985" w:type="dxa"/>
            <w:shd w:val="clear" w:color="auto" w:fill="auto"/>
            <w:vAlign w:val="center"/>
            <w:hideMark/>
          </w:tcPr>
          <w:p w14:paraId="7FF1E22F"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|3*fx_high + 1*fy_high|</w:t>
            </w:r>
          </w:p>
        </w:tc>
        <w:tc>
          <w:tcPr>
            <w:tcW w:w="1842" w:type="dxa"/>
            <w:shd w:val="clear" w:color="auto" w:fill="auto"/>
            <w:vAlign w:val="center"/>
            <w:hideMark/>
          </w:tcPr>
          <w:p w14:paraId="7D7F1C95"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|3*fy_low + 1*fx_low|</w:t>
            </w:r>
          </w:p>
        </w:tc>
        <w:tc>
          <w:tcPr>
            <w:tcW w:w="1843" w:type="dxa"/>
            <w:shd w:val="clear" w:color="auto" w:fill="auto"/>
            <w:vAlign w:val="center"/>
            <w:hideMark/>
          </w:tcPr>
          <w:p w14:paraId="10788C79"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|3*fy_high + 1*fx_high|</w:t>
            </w:r>
          </w:p>
        </w:tc>
      </w:tr>
      <w:tr w:rsidR="001471C7" w:rsidRPr="00DB7239" w14:paraId="293F2D06" w14:textId="77777777" w:rsidTr="001471C7">
        <w:trPr>
          <w:trHeight w:val="270"/>
        </w:trPr>
        <w:tc>
          <w:tcPr>
            <w:tcW w:w="2825" w:type="dxa"/>
            <w:shd w:val="clear" w:color="auto" w:fill="auto"/>
            <w:vAlign w:val="center"/>
            <w:hideMark/>
          </w:tcPr>
          <w:p w14:paraId="6C2CF2C5"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FFFFF"/>
            <w:vAlign w:val="center"/>
            <w:hideMark/>
          </w:tcPr>
          <w:p w14:paraId="136A5001"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9060</w:t>
            </w:r>
          </w:p>
        </w:tc>
        <w:tc>
          <w:tcPr>
            <w:tcW w:w="1985" w:type="dxa"/>
            <w:shd w:val="clear" w:color="000000" w:fill="FFFFFF"/>
            <w:vAlign w:val="center"/>
            <w:hideMark/>
          </w:tcPr>
          <w:p w14:paraId="708BE125"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9740</w:t>
            </w:r>
          </w:p>
        </w:tc>
        <w:tc>
          <w:tcPr>
            <w:tcW w:w="1842" w:type="dxa"/>
            <w:shd w:val="clear" w:color="000000" w:fill="FFFFFF"/>
            <w:vAlign w:val="center"/>
            <w:hideMark/>
          </w:tcPr>
          <w:p w14:paraId="41493DC8"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11820</w:t>
            </w:r>
          </w:p>
        </w:tc>
        <w:tc>
          <w:tcPr>
            <w:tcW w:w="1843" w:type="dxa"/>
            <w:shd w:val="clear" w:color="000000" w:fill="FFFFFF"/>
            <w:vAlign w:val="center"/>
            <w:hideMark/>
          </w:tcPr>
          <w:p w14:paraId="31D3E684"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13380</w:t>
            </w:r>
          </w:p>
        </w:tc>
      </w:tr>
      <w:tr w:rsidR="001471C7" w:rsidRPr="00DB7239" w14:paraId="58509D18" w14:textId="77777777" w:rsidTr="001471C7">
        <w:trPr>
          <w:trHeight w:val="270"/>
        </w:trPr>
        <w:tc>
          <w:tcPr>
            <w:tcW w:w="2825" w:type="dxa"/>
            <w:shd w:val="clear" w:color="000000" w:fill="F2F2F2"/>
            <w:vAlign w:val="center"/>
            <w:hideMark/>
          </w:tcPr>
          <w:p w14:paraId="77AEF533"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0E01A44F"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|fx_low – 4*fy_high|</w:t>
            </w:r>
          </w:p>
        </w:tc>
        <w:tc>
          <w:tcPr>
            <w:tcW w:w="1985" w:type="dxa"/>
            <w:shd w:val="clear" w:color="000000" w:fill="F2F2F2"/>
            <w:vAlign w:val="center"/>
            <w:hideMark/>
          </w:tcPr>
          <w:p w14:paraId="70092B0F"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|fx_high – 4*fy_low|</w:t>
            </w:r>
          </w:p>
        </w:tc>
        <w:tc>
          <w:tcPr>
            <w:tcW w:w="1842" w:type="dxa"/>
            <w:shd w:val="clear" w:color="000000" w:fill="F2F2F2"/>
            <w:vAlign w:val="center"/>
            <w:hideMark/>
          </w:tcPr>
          <w:p w14:paraId="2AC5DFC7"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|fy_low – 4*fx_high|</w:t>
            </w:r>
          </w:p>
        </w:tc>
        <w:tc>
          <w:tcPr>
            <w:tcW w:w="1843" w:type="dxa"/>
            <w:shd w:val="clear" w:color="000000" w:fill="F2F2F2"/>
            <w:vAlign w:val="center"/>
            <w:hideMark/>
          </w:tcPr>
          <w:p w14:paraId="04269C8E"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|fy_high – 4*fx_low|</w:t>
            </w:r>
          </w:p>
        </w:tc>
      </w:tr>
      <w:tr w:rsidR="001471C7" w:rsidRPr="00DB7239" w14:paraId="6CF88443" w14:textId="77777777" w:rsidTr="001471C7">
        <w:trPr>
          <w:trHeight w:val="270"/>
        </w:trPr>
        <w:tc>
          <w:tcPr>
            <w:tcW w:w="2825" w:type="dxa"/>
            <w:shd w:val="clear" w:color="000000" w:fill="F2F2F2"/>
            <w:vAlign w:val="center"/>
            <w:hideMark/>
          </w:tcPr>
          <w:p w14:paraId="27A793B0"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62D984FA"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13280</w:t>
            </w:r>
          </w:p>
        </w:tc>
        <w:tc>
          <w:tcPr>
            <w:tcW w:w="1985" w:type="dxa"/>
            <w:shd w:val="clear" w:color="000000" w:fill="F2F2F2"/>
            <w:vAlign w:val="center"/>
            <w:hideMark/>
          </w:tcPr>
          <w:p w14:paraId="4DCF53F2"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11220</w:t>
            </w:r>
          </w:p>
        </w:tc>
        <w:tc>
          <w:tcPr>
            <w:tcW w:w="1842" w:type="dxa"/>
            <w:shd w:val="clear" w:color="000000" w:fill="F2F2F2"/>
            <w:vAlign w:val="center"/>
            <w:hideMark/>
          </w:tcPr>
          <w:p w14:paraId="25D43EB0"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4620</w:t>
            </w:r>
          </w:p>
        </w:tc>
        <w:tc>
          <w:tcPr>
            <w:tcW w:w="1843" w:type="dxa"/>
            <w:shd w:val="clear" w:color="000000" w:fill="F2F2F2"/>
            <w:vAlign w:val="center"/>
            <w:hideMark/>
          </w:tcPr>
          <w:p w14:paraId="5A759C42"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3880</w:t>
            </w:r>
          </w:p>
        </w:tc>
      </w:tr>
      <w:tr w:rsidR="001471C7" w:rsidRPr="00DB7239" w14:paraId="69E1FB8C" w14:textId="77777777" w:rsidTr="001471C7">
        <w:trPr>
          <w:trHeight w:val="270"/>
        </w:trPr>
        <w:tc>
          <w:tcPr>
            <w:tcW w:w="2825" w:type="dxa"/>
            <w:shd w:val="clear" w:color="000000" w:fill="F2F2F2"/>
            <w:vAlign w:val="center"/>
            <w:hideMark/>
          </w:tcPr>
          <w:p w14:paraId="14F6FAF3"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6205F273"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|2*fx_low - 3*fy_high|</w:t>
            </w:r>
          </w:p>
        </w:tc>
        <w:tc>
          <w:tcPr>
            <w:tcW w:w="1985" w:type="dxa"/>
            <w:shd w:val="clear" w:color="000000" w:fill="F2F2F2"/>
            <w:vAlign w:val="center"/>
            <w:hideMark/>
          </w:tcPr>
          <w:p w14:paraId="19330C22"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|2*fx_high - 3*fy_low|</w:t>
            </w:r>
          </w:p>
        </w:tc>
        <w:tc>
          <w:tcPr>
            <w:tcW w:w="1842" w:type="dxa"/>
            <w:shd w:val="clear" w:color="000000" w:fill="F2F2F2"/>
            <w:vAlign w:val="center"/>
            <w:hideMark/>
          </w:tcPr>
          <w:p w14:paraId="56652C79"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|2*fy_low - 3*fx_high|</w:t>
            </w:r>
          </w:p>
        </w:tc>
        <w:tc>
          <w:tcPr>
            <w:tcW w:w="1843" w:type="dxa"/>
            <w:shd w:val="clear" w:color="000000" w:fill="F2F2F2"/>
            <w:vAlign w:val="center"/>
            <w:hideMark/>
          </w:tcPr>
          <w:p w14:paraId="0267F9AC"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|2*fy_high -3*fx_low|</w:t>
            </w:r>
          </w:p>
        </w:tc>
      </w:tr>
      <w:tr w:rsidR="001471C7" w:rsidRPr="00DB7239" w14:paraId="7B599E92" w14:textId="77777777" w:rsidTr="001471C7">
        <w:trPr>
          <w:trHeight w:val="270"/>
        </w:trPr>
        <w:tc>
          <w:tcPr>
            <w:tcW w:w="2825" w:type="dxa"/>
            <w:shd w:val="clear" w:color="000000" w:fill="F2F2F2"/>
            <w:vAlign w:val="center"/>
            <w:hideMark/>
          </w:tcPr>
          <w:p w14:paraId="1D7C0F51"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3B645EA8" w14:textId="77777777" w:rsidR="001471C7" w:rsidRPr="00684273" w:rsidRDefault="001471C7" w:rsidP="001471C7">
            <w:pPr>
              <w:spacing w:after="0"/>
              <w:jc w:val="center"/>
              <w:rPr>
                <w:rFonts w:ascii="Arial" w:hAnsi="Arial" w:cs="Arial"/>
                <w:color w:val="000000"/>
                <w:sz w:val="16"/>
                <w:szCs w:val="16"/>
                <w:highlight w:val="yellow"/>
              </w:rPr>
            </w:pPr>
            <w:r w:rsidRPr="00684273">
              <w:rPr>
                <w:rFonts w:ascii="Arial" w:hAnsi="Arial" w:cs="Arial"/>
                <w:color w:val="000000"/>
                <w:sz w:val="16"/>
                <w:szCs w:val="16"/>
                <w:highlight w:val="yellow"/>
              </w:rPr>
              <w:t>7560</w:t>
            </w:r>
          </w:p>
        </w:tc>
        <w:tc>
          <w:tcPr>
            <w:tcW w:w="1985" w:type="dxa"/>
            <w:shd w:val="clear" w:color="000000" w:fill="F2F2F2"/>
            <w:vAlign w:val="center"/>
            <w:hideMark/>
          </w:tcPr>
          <w:p w14:paraId="149030C5" w14:textId="77777777" w:rsidR="001471C7" w:rsidRPr="00684273" w:rsidRDefault="001471C7" w:rsidP="001471C7">
            <w:pPr>
              <w:spacing w:after="0"/>
              <w:jc w:val="center"/>
              <w:rPr>
                <w:rFonts w:ascii="Arial" w:hAnsi="Arial" w:cs="Arial"/>
                <w:color w:val="000000"/>
                <w:sz w:val="16"/>
                <w:szCs w:val="16"/>
                <w:highlight w:val="yellow"/>
              </w:rPr>
            </w:pPr>
            <w:r w:rsidRPr="00684273">
              <w:rPr>
                <w:rFonts w:ascii="Arial" w:hAnsi="Arial" w:cs="Arial"/>
                <w:color w:val="000000"/>
                <w:sz w:val="16"/>
                <w:szCs w:val="16"/>
                <w:highlight w:val="yellow"/>
              </w:rPr>
              <w:t>5940</w:t>
            </w:r>
          </w:p>
        </w:tc>
        <w:tc>
          <w:tcPr>
            <w:tcW w:w="1842" w:type="dxa"/>
            <w:shd w:val="clear" w:color="000000" w:fill="F2F2F2"/>
            <w:vAlign w:val="center"/>
            <w:hideMark/>
          </w:tcPr>
          <w:p w14:paraId="7AABB1F5"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660</w:t>
            </w:r>
          </w:p>
        </w:tc>
        <w:tc>
          <w:tcPr>
            <w:tcW w:w="1843" w:type="dxa"/>
            <w:shd w:val="clear" w:color="000000" w:fill="F2F2F2"/>
            <w:vAlign w:val="center"/>
            <w:hideMark/>
          </w:tcPr>
          <w:p w14:paraId="27D6ED48"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1840</w:t>
            </w:r>
          </w:p>
        </w:tc>
      </w:tr>
      <w:tr w:rsidR="001471C7" w:rsidRPr="00DB7239" w14:paraId="52B7EE70" w14:textId="77777777" w:rsidTr="001471C7">
        <w:trPr>
          <w:trHeight w:val="270"/>
        </w:trPr>
        <w:tc>
          <w:tcPr>
            <w:tcW w:w="2825" w:type="dxa"/>
            <w:shd w:val="clear" w:color="000000" w:fill="F2F2F2"/>
            <w:vAlign w:val="center"/>
            <w:hideMark/>
          </w:tcPr>
          <w:p w14:paraId="382548D1"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0967447C"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|fx_low + 4*fy_low|</w:t>
            </w:r>
          </w:p>
        </w:tc>
        <w:tc>
          <w:tcPr>
            <w:tcW w:w="1985" w:type="dxa"/>
            <w:shd w:val="clear" w:color="000000" w:fill="F2F2F2"/>
            <w:vAlign w:val="center"/>
            <w:hideMark/>
          </w:tcPr>
          <w:p w14:paraId="59BAF242"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|fx_high + 4*fy_high|</w:t>
            </w:r>
          </w:p>
        </w:tc>
        <w:tc>
          <w:tcPr>
            <w:tcW w:w="1842" w:type="dxa"/>
            <w:shd w:val="clear" w:color="000000" w:fill="F2F2F2"/>
            <w:vAlign w:val="center"/>
            <w:hideMark/>
          </w:tcPr>
          <w:p w14:paraId="73ECA411"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|fy_low + 4*fx_low|</w:t>
            </w:r>
          </w:p>
        </w:tc>
        <w:tc>
          <w:tcPr>
            <w:tcW w:w="1843" w:type="dxa"/>
            <w:shd w:val="clear" w:color="000000" w:fill="F2F2F2"/>
            <w:vAlign w:val="center"/>
            <w:hideMark/>
          </w:tcPr>
          <w:p w14:paraId="585F1510"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|fy_high + 4*fx_high|</w:t>
            </w:r>
          </w:p>
        </w:tc>
      </w:tr>
      <w:tr w:rsidR="001471C7" w:rsidRPr="00DB7239" w14:paraId="6B491540" w14:textId="77777777" w:rsidTr="001471C7">
        <w:trPr>
          <w:trHeight w:val="270"/>
        </w:trPr>
        <w:tc>
          <w:tcPr>
            <w:tcW w:w="2825" w:type="dxa"/>
            <w:shd w:val="clear" w:color="000000" w:fill="F2F2F2"/>
            <w:vAlign w:val="center"/>
            <w:hideMark/>
          </w:tcPr>
          <w:p w14:paraId="7543208A"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2B4456E1"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15120</w:t>
            </w:r>
          </w:p>
        </w:tc>
        <w:tc>
          <w:tcPr>
            <w:tcW w:w="1985" w:type="dxa"/>
            <w:shd w:val="clear" w:color="000000" w:fill="F2F2F2"/>
            <w:vAlign w:val="center"/>
            <w:hideMark/>
          </w:tcPr>
          <w:p w14:paraId="77C5BC3E"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17180</w:t>
            </w:r>
          </w:p>
        </w:tc>
        <w:tc>
          <w:tcPr>
            <w:tcW w:w="1842" w:type="dxa"/>
            <w:shd w:val="clear" w:color="000000" w:fill="F2F2F2"/>
            <w:vAlign w:val="center"/>
            <w:hideMark/>
          </w:tcPr>
          <w:p w14:paraId="77D393CD"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10980</w:t>
            </w:r>
          </w:p>
        </w:tc>
        <w:tc>
          <w:tcPr>
            <w:tcW w:w="1843" w:type="dxa"/>
            <w:shd w:val="clear" w:color="000000" w:fill="F2F2F2"/>
            <w:vAlign w:val="center"/>
            <w:hideMark/>
          </w:tcPr>
          <w:p w14:paraId="0ADA144A"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11720</w:t>
            </w:r>
          </w:p>
        </w:tc>
      </w:tr>
      <w:tr w:rsidR="001471C7" w:rsidRPr="00DB7239" w14:paraId="136F3C75" w14:textId="77777777" w:rsidTr="001471C7">
        <w:trPr>
          <w:trHeight w:val="270"/>
        </w:trPr>
        <w:tc>
          <w:tcPr>
            <w:tcW w:w="2825" w:type="dxa"/>
            <w:shd w:val="clear" w:color="000000" w:fill="F2F2F2"/>
            <w:vAlign w:val="center"/>
            <w:hideMark/>
          </w:tcPr>
          <w:p w14:paraId="6DC12531"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25BCCD33"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|2*fx_low + 3*fy_low|</w:t>
            </w:r>
          </w:p>
        </w:tc>
        <w:tc>
          <w:tcPr>
            <w:tcW w:w="1985" w:type="dxa"/>
            <w:shd w:val="clear" w:color="000000" w:fill="F2F2F2"/>
            <w:vAlign w:val="center"/>
            <w:hideMark/>
          </w:tcPr>
          <w:p w14:paraId="5718F5DE"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|2*fx_high + 3*fy_high|</w:t>
            </w:r>
          </w:p>
        </w:tc>
        <w:tc>
          <w:tcPr>
            <w:tcW w:w="1842" w:type="dxa"/>
            <w:shd w:val="clear" w:color="000000" w:fill="F2F2F2"/>
            <w:vAlign w:val="center"/>
            <w:hideMark/>
          </w:tcPr>
          <w:p w14:paraId="739D2567"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|2*fy_low + 3*fx_low|</w:t>
            </w:r>
          </w:p>
        </w:tc>
        <w:tc>
          <w:tcPr>
            <w:tcW w:w="1843" w:type="dxa"/>
            <w:shd w:val="clear" w:color="000000" w:fill="F2F2F2"/>
            <w:vAlign w:val="center"/>
            <w:hideMark/>
          </w:tcPr>
          <w:p w14:paraId="6EB0E5DD"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|2*fy_high + 3*fx_high|</w:t>
            </w:r>
          </w:p>
        </w:tc>
      </w:tr>
      <w:tr w:rsidR="001471C7" w:rsidRPr="00DB7239" w14:paraId="1407F721" w14:textId="77777777" w:rsidTr="001471C7">
        <w:trPr>
          <w:trHeight w:val="270"/>
        </w:trPr>
        <w:tc>
          <w:tcPr>
            <w:tcW w:w="2825" w:type="dxa"/>
            <w:shd w:val="clear" w:color="000000" w:fill="F2F2F2"/>
            <w:vAlign w:val="center"/>
            <w:hideMark/>
          </w:tcPr>
          <w:p w14:paraId="2D6F2102"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lastRenderedPageBreak/>
              <w:t>IMD frequency limits (MHz)</w:t>
            </w:r>
          </w:p>
        </w:tc>
        <w:tc>
          <w:tcPr>
            <w:tcW w:w="1843" w:type="dxa"/>
            <w:shd w:val="clear" w:color="000000" w:fill="F2F2F2"/>
            <w:vAlign w:val="center"/>
            <w:hideMark/>
          </w:tcPr>
          <w:p w14:paraId="1B520EAA" w14:textId="77777777" w:rsidR="001471C7" w:rsidRPr="000E21BB" w:rsidRDefault="001471C7" w:rsidP="001471C7">
            <w:pPr>
              <w:spacing w:after="0"/>
              <w:jc w:val="center"/>
              <w:rPr>
                <w:rFonts w:ascii="Arial" w:hAnsi="Arial" w:cs="Arial"/>
                <w:color w:val="000000"/>
                <w:sz w:val="16"/>
                <w:szCs w:val="16"/>
                <w:highlight w:val="yellow"/>
              </w:rPr>
            </w:pPr>
            <w:r>
              <w:rPr>
                <w:rFonts w:ascii="Arial" w:hAnsi="Arial" w:cs="Arial"/>
                <w:color w:val="000000"/>
                <w:sz w:val="16"/>
                <w:szCs w:val="16"/>
              </w:rPr>
              <w:t>13740</w:t>
            </w:r>
          </w:p>
        </w:tc>
        <w:tc>
          <w:tcPr>
            <w:tcW w:w="1985" w:type="dxa"/>
            <w:shd w:val="clear" w:color="000000" w:fill="F2F2F2"/>
            <w:vAlign w:val="center"/>
            <w:hideMark/>
          </w:tcPr>
          <w:p w14:paraId="3609476E" w14:textId="77777777" w:rsidR="001471C7" w:rsidRPr="000E21BB" w:rsidRDefault="001471C7" w:rsidP="001471C7">
            <w:pPr>
              <w:spacing w:after="0"/>
              <w:jc w:val="center"/>
              <w:rPr>
                <w:rFonts w:ascii="Arial" w:hAnsi="Arial" w:cs="Arial"/>
                <w:color w:val="000000"/>
                <w:sz w:val="16"/>
                <w:szCs w:val="16"/>
                <w:highlight w:val="yellow"/>
              </w:rPr>
            </w:pPr>
            <w:r>
              <w:rPr>
                <w:rFonts w:ascii="Arial" w:hAnsi="Arial" w:cs="Arial"/>
                <w:color w:val="000000"/>
                <w:sz w:val="16"/>
                <w:szCs w:val="16"/>
              </w:rPr>
              <w:t>15360</w:t>
            </w:r>
          </w:p>
        </w:tc>
        <w:tc>
          <w:tcPr>
            <w:tcW w:w="1842" w:type="dxa"/>
            <w:shd w:val="clear" w:color="000000" w:fill="F2F2F2"/>
            <w:vAlign w:val="center"/>
            <w:hideMark/>
          </w:tcPr>
          <w:p w14:paraId="1D061F3B"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12360</w:t>
            </w:r>
          </w:p>
        </w:tc>
        <w:tc>
          <w:tcPr>
            <w:tcW w:w="1843" w:type="dxa"/>
            <w:shd w:val="clear" w:color="000000" w:fill="F2F2F2"/>
            <w:vAlign w:val="center"/>
            <w:hideMark/>
          </w:tcPr>
          <w:p w14:paraId="0EE8CCDD"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13540</w:t>
            </w:r>
          </w:p>
        </w:tc>
      </w:tr>
    </w:tbl>
    <w:p w14:paraId="10A07359" w14:textId="77777777" w:rsidR="001471C7" w:rsidRPr="0073594C" w:rsidRDefault="001471C7" w:rsidP="001471C7">
      <w:pPr>
        <w:rPr>
          <w:lang w:eastAsia="ko-KR"/>
        </w:rPr>
      </w:pPr>
    </w:p>
    <w:p w14:paraId="7675E64F" w14:textId="3A28189E" w:rsidR="001471C7" w:rsidRPr="0073594C" w:rsidRDefault="001471C7" w:rsidP="001471C7">
      <w:pPr>
        <w:jc w:val="center"/>
        <w:rPr>
          <w:lang w:eastAsia="zh-CN"/>
        </w:rPr>
      </w:pPr>
      <w:r w:rsidRPr="0073594C">
        <w:rPr>
          <w:rFonts w:ascii="Arial" w:hAnsi="Arial" w:cs="Arial"/>
          <w:b/>
          <w:bCs/>
          <w:lang w:val="en-US"/>
        </w:rPr>
        <w:t xml:space="preserve">Table </w:t>
      </w:r>
      <w:r w:rsidR="00E21E87">
        <w:rPr>
          <w:rFonts w:ascii="Arial" w:hAnsi="Arial" w:cs="Arial" w:hint="eastAsia"/>
          <w:b/>
          <w:bCs/>
          <w:lang w:val="en-US" w:eastAsia="zh-CN"/>
        </w:rPr>
        <w:t>5</w:t>
      </w:r>
      <w:r w:rsidR="00E21E87">
        <w:rPr>
          <w:rFonts w:ascii="Arial" w:hAnsi="Arial" w:cs="Arial"/>
          <w:b/>
          <w:bCs/>
          <w:lang w:val="en-US" w:eastAsia="zh-CN"/>
        </w:rPr>
        <w:t>.55</w:t>
      </w:r>
      <w:r w:rsidRPr="0073594C">
        <w:rPr>
          <w:rFonts w:ascii="Arial" w:hAnsi="Arial" w:cs="Arial"/>
          <w:b/>
          <w:bCs/>
          <w:lang w:val="en-US" w:eastAsia="zh-CN"/>
        </w:rPr>
        <w:t>.2</w:t>
      </w:r>
      <w:r w:rsidRPr="0073594C">
        <w:rPr>
          <w:rFonts w:ascii="Arial" w:hAnsi="Arial" w:cs="Arial"/>
          <w:b/>
          <w:bCs/>
          <w:lang w:val="en-US"/>
        </w:rPr>
        <w:t>.</w:t>
      </w:r>
      <w:r>
        <w:rPr>
          <w:rFonts w:ascii="Arial" w:hAnsi="Arial" w:cs="Arial"/>
          <w:b/>
          <w:bCs/>
          <w:lang w:val="en-US" w:eastAsia="zh-CN"/>
        </w:rPr>
        <w:t>1</w:t>
      </w:r>
      <w:r w:rsidRPr="0073594C">
        <w:rPr>
          <w:rFonts w:ascii="Arial" w:hAnsi="Arial" w:cs="Arial"/>
          <w:b/>
          <w:bCs/>
          <w:lang w:val="en-US"/>
        </w:rPr>
        <w:t xml:space="preserve">-2: Band </w:t>
      </w:r>
      <w:r w:rsidRPr="0073594C">
        <w:rPr>
          <w:rFonts w:ascii="Arial" w:hAnsi="Arial" w:cs="Arial"/>
          <w:b/>
          <w:bCs/>
          <w:lang w:val="en-US" w:eastAsia="zh-CN"/>
        </w:rPr>
        <w:t>n</w:t>
      </w:r>
      <w:r>
        <w:rPr>
          <w:rFonts w:ascii="Arial" w:hAnsi="Arial" w:cs="Arial"/>
          <w:b/>
          <w:bCs/>
          <w:lang w:val="en-US" w:eastAsia="zh-CN"/>
        </w:rPr>
        <w:t>1</w:t>
      </w:r>
      <w:r w:rsidRPr="0073594C">
        <w:rPr>
          <w:rFonts w:ascii="Arial" w:hAnsi="Arial" w:cs="Arial"/>
          <w:b/>
          <w:bCs/>
          <w:lang w:val="en-US"/>
        </w:rPr>
        <w:t xml:space="preserve"> and Band </w:t>
      </w:r>
      <w:r w:rsidRPr="0073594C">
        <w:rPr>
          <w:rFonts w:ascii="Arial" w:hAnsi="Arial" w:cs="Arial"/>
          <w:b/>
          <w:bCs/>
          <w:lang w:val="en-US" w:eastAsia="zh-CN"/>
        </w:rPr>
        <w:t>n</w:t>
      </w:r>
      <w:r>
        <w:rPr>
          <w:rFonts w:ascii="Arial" w:hAnsi="Arial" w:cs="Arial"/>
          <w:b/>
          <w:bCs/>
          <w:lang w:val="en-US" w:eastAsia="zh-CN"/>
        </w:rPr>
        <w:t>102</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harmonics and IMD products</w:t>
      </w:r>
    </w:p>
    <w:tbl>
      <w:tblPr>
        <w:tblW w:w="103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825"/>
        <w:gridCol w:w="1843"/>
        <w:gridCol w:w="1985"/>
        <w:gridCol w:w="1842"/>
        <w:gridCol w:w="1843"/>
      </w:tblGrid>
      <w:tr w:rsidR="001471C7" w:rsidRPr="00DB7239" w14:paraId="696BE028" w14:textId="77777777" w:rsidTr="001471C7">
        <w:trPr>
          <w:trHeight w:val="270"/>
        </w:trPr>
        <w:tc>
          <w:tcPr>
            <w:tcW w:w="2825" w:type="dxa"/>
            <w:shd w:val="clear" w:color="auto" w:fill="auto"/>
            <w:vAlign w:val="center"/>
            <w:hideMark/>
          </w:tcPr>
          <w:p w14:paraId="241161C2" w14:textId="77777777" w:rsidR="001471C7" w:rsidRPr="00DB7239" w:rsidRDefault="001471C7" w:rsidP="001471C7">
            <w:pPr>
              <w:spacing w:after="0"/>
              <w:jc w:val="center"/>
              <w:rPr>
                <w:rFonts w:ascii="Arial" w:hAnsi="Arial" w:cs="Arial"/>
                <w:b/>
                <w:bCs/>
                <w:color w:val="000000"/>
                <w:sz w:val="18"/>
                <w:szCs w:val="18"/>
              </w:rPr>
            </w:pPr>
            <w:r w:rsidRPr="00DB7239">
              <w:rPr>
                <w:rFonts w:ascii="Arial" w:hAnsi="Arial" w:cs="Arial"/>
                <w:b/>
                <w:bCs/>
                <w:color w:val="000000"/>
                <w:sz w:val="18"/>
                <w:szCs w:val="18"/>
              </w:rPr>
              <w:t>UE UL carriers</w:t>
            </w:r>
          </w:p>
        </w:tc>
        <w:tc>
          <w:tcPr>
            <w:tcW w:w="1843" w:type="dxa"/>
            <w:shd w:val="clear" w:color="auto" w:fill="auto"/>
            <w:vAlign w:val="center"/>
            <w:hideMark/>
          </w:tcPr>
          <w:p w14:paraId="49E00919" w14:textId="77777777" w:rsidR="001471C7" w:rsidRPr="00DB7239" w:rsidRDefault="001471C7" w:rsidP="001471C7">
            <w:pPr>
              <w:spacing w:after="0"/>
              <w:jc w:val="center"/>
              <w:rPr>
                <w:rFonts w:ascii="Arial" w:hAnsi="Arial" w:cs="Arial"/>
                <w:b/>
                <w:bCs/>
                <w:color w:val="000000"/>
                <w:sz w:val="18"/>
                <w:szCs w:val="18"/>
              </w:rPr>
            </w:pPr>
            <w:r w:rsidRPr="00DB7239">
              <w:rPr>
                <w:rFonts w:ascii="Arial" w:hAnsi="Arial" w:cs="Arial"/>
                <w:b/>
                <w:bCs/>
                <w:color w:val="000000"/>
                <w:sz w:val="18"/>
                <w:szCs w:val="18"/>
              </w:rPr>
              <w:t>fx_low</w:t>
            </w:r>
          </w:p>
        </w:tc>
        <w:tc>
          <w:tcPr>
            <w:tcW w:w="1985" w:type="dxa"/>
            <w:shd w:val="clear" w:color="auto" w:fill="auto"/>
            <w:vAlign w:val="center"/>
            <w:hideMark/>
          </w:tcPr>
          <w:p w14:paraId="32C9D1B5" w14:textId="77777777" w:rsidR="001471C7" w:rsidRPr="00DB7239" w:rsidRDefault="001471C7" w:rsidP="001471C7">
            <w:pPr>
              <w:spacing w:after="0"/>
              <w:jc w:val="center"/>
              <w:rPr>
                <w:rFonts w:ascii="Arial" w:hAnsi="Arial" w:cs="Arial"/>
                <w:b/>
                <w:bCs/>
                <w:color w:val="000000"/>
                <w:sz w:val="18"/>
                <w:szCs w:val="18"/>
              </w:rPr>
            </w:pPr>
            <w:r w:rsidRPr="00DB7239">
              <w:rPr>
                <w:rFonts w:ascii="Arial" w:hAnsi="Arial" w:cs="Arial"/>
                <w:b/>
                <w:bCs/>
                <w:color w:val="000000"/>
                <w:sz w:val="18"/>
                <w:szCs w:val="18"/>
              </w:rPr>
              <w:t>fx_high</w:t>
            </w:r>
          </w:p>
        </w:tc>
        <w:tc>
          <w:tcPr>
            <w:tcW w:w="1842" w:type="dxa"/>
            <w:shd w:val="clear" w:color="auto" w:fill="auto"/>
            <w:vAlign w:val="center"/>
            <w:hideMark/>
          </w:tcPr>
          <w:p w14:paraId="037EED7E" w14:textId="77777777" w:rsidR="001471C7" w:rsidRPr="00DB7239" w:rsidRDefault="001471C7" w:rsidP="001471C7">
            <w:pPr>
              <w:spacing w:after="0"/>
              <w:jc w:val="center"/>
              <w:rPr>
                <w:rFonts w:ascii="Arial" w:hAnsi="Arial" w:cs="Arial"/>
                <w:b/>
                <w:bCs/>
                <w:color w:val="000000"/>
                <w:sz w:val="18"/>
                <w:szCs w:val="18"/>
              </w:rPr>
            </w:pPr>
            <w:r w:rsidRPr="00DB7239">
              <w:rPr>
                <w:rFonts w:ascii="Arial" w:hAnsi="Arial" w:cs="Arial"/>
                <w:b/>
                <w:bCs/>
                <w:color w:val="000000"/>
                <w:sz w:val="18"/>
                <w:szCs w:val="18"/>
              </w:rPr>
              <w:t>fy_low</w:t>
            </w:r>
          </w:p>
        </w:tc>
        <w:tc>
          <w:tcPr>
            <w:tcW w:w="1843" w:type="dxa"/>
            <w:shd w:val="clear" w:color="auto" w:fill="auto"/>
            <w:vAlign w:val="center"/>
            <w:hideMark/>
          </w:tcPr>
          <w:p w14:paraId="37699AFE" w14:textId="77777777" w:rsidR="001471C7" w:rsidRPr="00DB7239" w:rsidRDefault="001471C7" w:rsidP="001471C7">
            <w:pPr>
              <w:spacing w:after="0"/>
              <w:jc w:val="center"/>
              <w:rPr>
                <w:rFonts w:ascii="Arial" w:hAnsi="Arial" w:cs="Arial"/>
                <w:b/>
                <w:bCs/>
                <w:color w:val="000000"/>
                <w:sz w:val="18"/>
                <w:szCs w:val="18"/>
              </w:rPr>
            </w:pPr>
            <w:r w:rsidRPr="00DB7239">
              <w:rPr>
                <w:rFonts w:ascii="Arial" w:hAnsi="Arial" w:cs="Arial"/>
                <w:b/>
                <w:bCs/>
                <w:color w:val="000000"/>
                <w:sz w:val="18"/>
                <w:szCs w:val="18"/>
              </w:rPr>
              <w:t>fy_high</w:t>
            </w:r>
          </w:p>
        </w:tc>
      </w:tr>
      <w:tr w:rsidR="001471C7" w:rsidRPr="00DB7239" w14:paraId="07A49F6C" w14:textId="77777777" w:rsidTr="001471C7">
        <w:trPr>
          <w:trHeight w:val="270"/>
        </w:trPr>
        <w:tc>
          <w:tcPr>
            <w:tcW w:w="2825" w:type="dxa"/>
            <w:shd w:val="clear" w:color="000000" w:fill="F2F2F2"/>
            <w:vAlign w:val="center"/>
            <w:hideMark/>
          </w:tcPr>
          <w:p w14:paraId="6A834F39"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UL Frequency [MHz]</w:t>
            </w:r>
          </w:p>
        </w:tc>
        <w:tc>
          <w:tcPr>
            <w:tcW w:w="1843" w:type="dxa"/>
            <w:shd w:val="clear" w:color="000000" w:fill="F2F2F2"/>
            <w:vAlign w:val="center"/>
            <w:hideMark/>
          </w:tcPr>
          <w:p w14:paraId="4A831EBD"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1920</w:t>
            </w:r>
          </w:p>
        </w:tc>
        <w:tc>
          <w:tcPr>
            <w:tcW w:w="1985" w:type="dxa"/>
            <w:shd w:val="clear" w:color="000000" w:fill="F2F2F2"/>
            <w:vAlign w:val="center"/>
            <w:hideMark/>
          </w:tcPr>
          <w:p w14:paraId="233F1B1E"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1980</w:t>
            </w:r>
          </w:p>
        </w:tc>
        <w:tc>
          <w:tcPr>
            <w:tcW w:w="1842" w:type="dxa"/>
            <w:shd w:val="clear" w:color="000000" w:fill="F2F2F2"/>
            <w:vAlign w:val="center"/>
            <w:hideMark/>
          </w:tcPr>
          <w:p w14:paraId="47001B4D"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5925</w:t>
            </w:r>
          </w:p>
        </w:tc>
        <w:tc>
          <w:tcPr>
            <w:tcW w:w="1843" w:type="dxa"/>
            <w:shd w:val="clear" w:color="000000" w:fill="F2F2F2"/>
            <w:vAlign w:val="center"/>
            <w:hideMark/>
          </w:tcPr>
          <w:p w14:paraId="6A2424CC"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6425</w:t>
            </w:r>
          </w:p>
        </w:tc>
      </w:tr>
      <w:tr w:rsidR="001471C7" w:rsidRPr="00DB7239" w14:paraId="1E2337DA" w14:textId="77777777" w:rsidTr="001471C7">
        <w:trPr>
          <w:trHeight w:val="270"/>
        </w:trPr>
        <w:tc>
          <w:tcPr>
            <w:tcW w:w="2825" w:type="dxa"/>
            <w:shd w:val="clear" w:color="000000" w:fill="F2F2F2"/>
            <w:vAlign w:val="center"/>
            <w:hideMark/>
          </w:tcPr>
          <w:p w14:paraId="5184A8A2"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DL Frequency [MHz]</w:t>
            </w:r>
          </w:p>
        </w:tc>
        <w:tc>
          <w:tcPr>
            <w:tcW w:w="1843" w:type="dxa"/>
            <w:shd w:val="clear" w:color="000000" w:fill="F2F2F2"/>
            <w:vAlign w:val="center"/>
            <w:hideMark/>
          </w:tcPr>
          <w:p w14:paraId="694623BE"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2110</w:t>
            </w:r>
          </w:p>
        </w:tc>
        <w:tc>
          <w:tcPr>
            <w:tcW w:w="1985" w:type="dxa"/>
            <w:shd w:val="clear" w:color="000000" w:fill="F2F2F2"/>
            <w:vAlign w:val="center"/>
            <w:hideMark/>
          </w:tcPr>
          <w:p w14:paraId="42D62882"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2170</w:t>
            </w:r>
          </w:p>
        </w:tc>
        <w:tc>
          <w:tcPr>
            <w:tcW w:w="1842" w:type="dxa"/>
            <w:shd w:val="clear" w:color="000000" w:fill="F2F2F2"/>
            <w:vAlign w:val="center"/>
            <w:hideMark/>
          </w:tcPr>
          <w:p w14:paraId="2CDCE010"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5925</w:t>
            </w:r>
          </w:p>
        </w:tc>
        <w:tc>
          <w:tcPr>
            <w:tcW w:w="1843" w:type="dxa"/>
            <w:shd w:val="clear" w:color="000000" w:fill="F2F2F2"/>
            <w:vAlign w:val="center"/>
            <w:hideMark/>
          </w:tcPr>
          <w:p w14:paraId="308CA1AD"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6425</w:t>
            </w:r>
          </w:p>
        </w:tc>
      </w:tr>
      <w:tr w:rsidR="001471C7" w:rsidRPr="00DB7239" w14:paraId="37E7EBE6" w14:textId="77777777" w:rsidTr="001471C7">
        <w:trPr>
          <w:trHeight w:val="270"/>
        </w:trPr>
        <w:tc>
          <w:tcPr>
            <w:tcW w:w="2825" w:type="dxa"/>
            <w:shd w:val="clear" w:color="auto" w:fill="auto"/>
            <w:vAlign w:val="center"/>
            <w:hideMark/>
          </w:tcPr>
          <w:p w14:paraId="48225D0B"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2nd order IMD products</w:t>
            </w:r>
          </w:p>
        </w:tc>
        <w:tc>
          <w:tcPr>
            <w:tcW w:w="1843" w:type="dxa"/>
            <w:shd w:val="clear" w:color="auto" w:fill="auto"/>
            <w:vAlign w:val="center"/>
            <w:hideMark/>
          </w:tcPr>
          <w:p w14:paraId="69584756"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|fy_low – fx_high|</w:t>
            </w:r>
          </w:p>
        </w:tc>
        <w:tc>
          <w:tcPr>
            <w:tcW w:w="1985" w:type="dxa"/>
            <w:shd w:val="clear" w:color="auto" w:fill="auto"/>
            <w:vAlign w:val="center"/>
            <w:hideMark/>
          </w:tcPr>
          <w:p w14:paraId="7AB58DFF"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|fy_high – fx_low|</w:t>
            </w:r>
          </w:p>
        </w:tc>
        <w:tc>
          <w:tcPr>
            <w:tcW w:w="1842" w:type="dxa"/>
            <w:shd w:val="clear" w:color="auto" w:fill="auto"/>
            <w:vAlign w:val="center"/>
            <w:hideMark/>
          </w:tcPr>
          <w:p w14:paraId="22157516"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|fy_low + fx_low|</w:t>
            </w:r>
          </w:p>
        </w:tc>
        <w:tc>
          <w:tcPr>
            <w:tcW w:w="1843" w:type="dxa"/>
            <w:shd w:val="clear" w:color="auto" w:fill="auto"/>
            <w:vAlign w:val="center"/>
            <w:hideMark/>
          </w:tcPr>
          <w:p w14:paraId="2C3993CD"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|fy_high + fx_high|</w:t>
            </w:r>
          </w:p>
        </w:tc>
      </w:tr>
      <w:tr w:rsidR="001471C7" w:rsidRPr="00DB7239" w14:paraId="415F6F4D" w14:textId="77777777" w:rsidTr="001471C7">
        <w:trPr>
          <w:trHeight w:val="270"/>
        </w:trPr>
        <w:tc>
          <w:tcPr>
            <w:tcW w:w="2825" w:type="dxa"/>
            <w:shd w:val="clear" w:color="auto" w:fill="auto"/>
            <w:vAlign w:val="center"/>
            <w:hideMark/>
          </w:tcPr>
          <w:p w14:paraId="5751BAE2"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757B5241"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3945</w:t>
            </w:r>
          </w:p>
        </w:tc>
        <w:tc>
          <w:tcPr>
            <w:tcW w:w="1985" w:type="dxa"/>
            <w:shd w:val="clear" w:color="auto" w:fill="auto"/>
            <w:vAlign w:val="center"/>
            <w:hideMark/>
          </w:tcPr>
          <w:p w14:paraId="170F85DF"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4505</w:t>
            </w:r>
          </w:p>
        </w:tc>
        <w:tc>
          <w:tcPr>
            <w:tcW w:w="1842" w:type="dxa"/>
            <w:shd w:val="clear" w:color="auto" w:fill="auto"/>
            <w:vAlign w:val="center"/>
            <w:hideMark/>
          </w:tcPr>
          <w:p w14:paraId="498F7209"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7845</w:t>
            </w:r>
          </w:p>
        </w:tc>
        <w:tc>
          <w:tcPr>
            <w:tcW w:w="1843" w:type="dxa"/>
            <w:shd w:val="clear" w:color="auto" w:fill="auto"/>
            <w:vAlign w:val="center"/>
            <w:hideMark/>
          </w:tcPr>
          <w:p w14:paraId="1F169BB0"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8405</w:t>
            </w:r>
          </w:p>
        </w:tc>
      </w:tr>
      <w:tr w:rsidR="001471C7" w:rsidRPr="00DB7239" w14:paraId="591FBF09" w14:textId="77777777" w:rsidTr="001471C7">
        <w:trPr>
          <w:trHeight w:val="270"/>
        </w:trPr>
        <w:tc>
          <w:tcPr>
            <w:tcW w:w="2825" w:type="dxa"/>
            <w:shd w:val="clear" w:color="000000" w:fill="F2F2F2"/>
            <w:vAlign w:val="center"/>
            <w:hideMark/>
          </w:tcPr>
          <w:p w14:paraId="053DB7F1"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3rd order IMD products</w:t>
            </w:r>
          </w:p>
        </w:tc>
        <w:tc>
          <w:tcPr>
            <w:tcW w:w="1843" w:type="dxa"/>
            <w:shd w:val="clear" w:color="000000" w:fill="F2F2F2"/>
            <w:vAlign w:val="center"/>
            <w:hideMark/>
          </w:tcPr>
          <w:p w14:paraId="2BC6394C"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|2*fx_low – fy_high|</w:t>
            </w:r>
          </w:p>
        </w:tc>
        <w:tc>
          <w:tcPr>
            <w:tcW w:w="1985" w:type="dxa"/>
            <w:shd w:val="clear" w:color="000000" w:fill="F2F2F2"/>
            <w:vAlign w:val="center"/>
            <w:hideMark/>
          </w:tcPr>
          <w:p w14:paraId="6E90DA8B"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|2*fx_high – fy_low|</w:t>
            </w:r>
          </w:p>
        </w:tc>
        <w:tc>
          <w:tcPr>
            <w:tcW w:w="1842" w:type="dxa"/>
            <w:shd w:val="clear" w:color="000000" w:fill="F2F2F2"/>
            <w:vAlign w:val="center"/>
            <w:hideMark/>
          </w:tcPr>
          <w:p w14:paraId="461D00B4"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|2*fy_low – fx_high|</w:t>
            </w:r>
          </w:p>
        </w:tc>
        <w:tc>
          <w:tcPr>
            <w:tcW w:w="1843" w:type="dxa"/>
            <w:shd w:val="clear" w:color="000000" w:fill="F2F2F2"/>
            <w:vAlign w:val="center"/>
            <w:hideMark/>
          </w:tcPr>
          <w:p w14:paraId="61B0DD1E"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|2*fy_high – fx_low|</w:t>
            </w:r>
          </w:p>
        </w:tc>
      </w:tr>
      <w:tr w:rsidR="001471C7" w:rsidRPr="00DB7239" w14:paraId="217F29DC" w14:textId="77777777" w:rsidTr="001471C7">
        <w:trPr>
          <w:trHeight w:val="270"/>
        </w:trPr>
        <w:tc>
          <w:tcPr>
            <w:tcW w:w="2825" w:type="dxa"/>
            <w:shd w:val="clear" w:color="000000" w:fill="F2F2F2"/>
            <w:vAlign w:val="center"/>
            <w:hideMark/>
          </w:tcPr>
          <w:p w14:paraId="31F08EC4"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74A1CE84"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2585</w:t>
            </w:r>
          </w:p>
        </w:tc>
        <w:tc>
          <w:tcPr>
            <w:tcW w:w="1985" w:type="dxa"/>
            <w:shd w:val="clear" w:color="000000" w:fill="F2F2F2"/>
            <w:vAlign w:val="center"/>
            <w:hideMark/>
          </w:tcPr>
          <w:p w14:paraId="7E7C8B92"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1965</w:t>
            </w:r>
          </w:p>
        </w:tc>
        <w:tc>
          <w:tcPr>
            <w:tcW w:w="1842" w:type="dxa"/>
            <w:shd w:val="clear" w:color="000000" w:fill="F2F2F2"/>
            <w:vAlign w:val="center"/>
            <w:hideMark/>
          </w:tcPr>
          <w:p w14:paraId="0B03565B"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9870</w:t>
            </w:r>
          </w:p>
        </w:tc>
        <w:tc>
          <w:tcPr>
            <w:tcW w:w="1843" w:type="dxa"/>
            <w:shd w:val="clear" w:color="000000" w:fill="F2F2F2"/>
            <w:vAlign w:val="center"/>
            <w:hideMark/>
          </w:tcPr>
          <w:p w14:paraId="1A148D58"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10930</w:t>
            </w:r>
          </w:p>
        </w:tc>
      </w:tr>
      <w:tr w:rsidR="001471C7" w:rsidRPr="00DB7239" w14:paraId="6715CB06" w14:textId="77777777" w:rsidTr="001471C7">
        <w:trPr>
          <w:trHeight w:val="270"/>
        </w:trPr>
        <w:tc>
          <w:tcPr>
            <w:tcW w:w="2825" w:type="dxa"/>
            <w:shd w:val="clear" w:color="000000" w:fill="F2F2F2"/>
            <w:vAlign w:val="center"/>
            <w:hideMark/>
          </w:tcPr>
          <w:p w14:paraId="26759BF0"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3rd order IMD products</w:t>
            </w:r>
          </w:p>
        </w:tc>
        <w:tc>
          <w:tcPr>
            <w:tcW w:w="1843" w:type="dxa"/>
            <w:shd w:val="clear" w:color="000000" w:fill="F2F2F2"/>
            <w:vAlign w:val="center"/>
            <w:hideMark/>
          </w:tcPr>
          <w:p w14:paraId="08EC16D0"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|2*fx_low + fy_low|</w:t>
            </w:r>
          </w:p>
        </w:tc>
        <w:tc>
          <w:tcPr>
            <w:tcW w:w="1985" w:type="dxa"/>
            <w:shd w:val="clear" w:color="000000" w:fill="F2F2F2"/>
            <w:vAlign w:val="center"/>
            <w:hideMark/>
          </w:tcPr>
          <w:p w14:paraId="6433EE1F"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|2*fx_high + fy_high|</w:t>
            </w:r>
          </w:p>
        </w:tc>
        <w:tc>
          <w:tcPr>
            <w:tcW w:w="1842" w:type="dxa"/>
            <w:shd w:val="clear" w:color="000000" w:fill="F2F2F2"/>
            <w:vAlign w:val="center"/>
            <w:hideMark/>
          </w:tcPr>
          <w:p w14:paraId="3742FCD2"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|2*fy_low + fx_low|</w:t>
            </w:r>
          </w:p>
        </w:tc>
        <w:tc>
          <w:tcPr>
            <w:tcW w:w="1843" w:type="dxa"/>
            <w:shd w:val="clear" w:color="000000" w:fill="F2F2F2"/>
            <w:vAlign w:val="center"/>
            <w:hideMark/>
          </w:tcPr>
          <w:p w14:paraId="1FE9CACD"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|2*fy_high + fx_high|</w:t>
            </w:r>
          </w:p>
        </w:tc>
      </w:tr>
      <w:tr w:rsidR="001471C7" w:rsidRPr="00DB7239" w14:paraId="45A5B8D8" w14:textId="77777777" w:rsidTr="001471C7">
        <w:trPr>
          <w:trHeight w:val="270"/>
        </w:trPr>
        <w:tc>
          <w:tcPr>
            <w:tcW w:w="2825" w:type="dxa"/>
            <w:shd w:val="clear" w:color="000000" w:fill="F2F2F2"/>
            <w:vAlign w:val="center"/>
            <w:hideMark/>
          </w:tcPr>
          <w:p w14:paraId="4A1A99FE"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799285EE"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9765</w:t>
            </w:r>
          </w:p>
        </w:tc>
        <w:tc>
          <w:tcPr>
            <w:tcW w:w="1985" w:type="dxa"/>
            <w:shd w:val="clear" w:color="000000" w:fill="F2F2F2"/>
            <w:vAlign w:val="center"/>
            <w:hideMark/>
          </w:tcPr>
          <w:p w14:paraId="0528E171"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10385</w:t>
            </w:r>
          </w:p>
        </w:tc>
        <w:tc>
          <w:tcPr>
            <w:tcW w:w="1842" w:type="dxa"/>
            <w:shd w:val="clear" w:color="000000" w:fill="F2F2F2"/>
            <w:vAlign w:val="center"/>
            <w:hideMark/>
          </w:tcPr>
          <w:p w14:paraId="0C5D67C6"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13770</w:t>
            </w:r>
          </w:p>
        </w:tc>
        <w:tc>
          <w:tcPr>
            <w:tcW w:w="1843" w:type="dxa"/>
            <w:shd w:val="clear" w:color="000000" w:fill="F2F2F2"/>
            <w:vAlign w:val="center"/>
            <w:hideMark/>
          </w:tcPr>
          <w:p w14:paraId="7662C17C"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14830</w:t>
            </w:r>
          </w:p>
        </w:tc>
      </w:tr>
      <w:tr w:rsidR="001471C7" w:rsidRPr="00DB7239" w14:paraId="0B0EBD6E" w14:textId="77777777" w:rsidTr="001471C7">
        <w:trPr>
          <w:trHeight w:val="270"/>
        </w:trPr>
        <w:tc>
          <w:tcPr>
            <w:tcW w:w="2825" w:type="dxa"/>
            <w:shd w:val="clear" w:color="auto" w:fill="auto"/>
            <w:vAlign w:val="center"/>
            <w:hideMark/>
          </w:tcPr>
          <w:p w14:paraId="01B1079F"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7F7E075F"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|3*fx_low –1* fy_high|</w:t>
            </w:r>
          </w:p>
        </w:tc>
        <w:tc>
          <w:tcPr>
            <w:tcW w:w="1985" w:type="dxa"/>
            <w:shd w:val="clear" w:color="auto" w:fill="auto"/>
            <w:vAlign w:val="center"/>
            <w:hideMark/>
          </w:tcPr>
          <w:p w14:paraId="20EDB297"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|3*fx_high – 1*fy_low|</w:t>
            </w:r>
          </w:p>
        </w:tc>
        <w:tc>
          <w:tcPr>
            <w:tcW w:w="1842" w:type="dxa"/>
            <w:shd w:val="clear" w:color="auto" w:fill="auto"/>
            <w:vAlign w:val="center"/>
            <w:hideMark/>
          </w:tcPr>
          <w:p w14:paraId="59E904A0"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|3*fy_low – 1*fx_high|</w:t>
            </w:r>
          </w:p>
        </w:tc>
        <w:tc>
          <w:tcPr>
            <w:tcW w:w="1843" w:type="dxa"/>
            <w:shd w:val="clear" w:color="auto" w:fill="auto"/>
            <w:vAlign w:val="center"/>
            <w:hideMark/>
          </w:tcPr>
          <w:p w14:paraId="5B6349B0"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|3*fy_high – 1*fx_low|</w:t>
            </w:r>
          </w:p>
        </w:tc>
      </w:tr>
      <w:tr w:rsidR="001471C7" w:rsidRPr="00DB7239" w14:paraId="4532D6E7" w14:textId="77777777" w:rsidTr="001471C7">
        <w:trPr>
          <w:trHeight w:val="270"/>
        </w:trPr>
        <w:tc>
          <w:tcPr>
            <w:tcW w:w="2825" w:type="dxa"/>
            <w:shd w:val="clear" w:color="auto" w:fill="auto"/>
            <w:vAlign w:val="center"/>
            <w:hideMark/>
          </w:tcPr>
          <w:p w14:paraId="4F85EC4B"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5FC6D016"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665</w:t>
            </w:r>
          </w:p>
        </w:tc>
        <w:tc>
          <w:tcPr>
            <w:tcW w:w="1985" w:type="dxa"/>
            <w:shd w:val="clear" w:color="auto" w:fill="auto"/>
            <w:vAlign w:val="center"/>
            <w:hideMark/>
          </w:tcPr>
          <w:p w14:paraId="6929C9D6"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15</w:t>
            </w:r>
          </w:p>
        </w:tc>
        <w:tc>
          <w:tcPr>
            <w:tcW w:w="1842" w:type="dxa"/>
            <w:shd w:val="clear" w:color="auto" w:fill="auto"/>
            <w:vAlign w:val="center"/>
            <w:hideMark/>
          </w:tcPr>
          <w:p w14:paraId="0330FB86"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15795</w:t>
            </w:r>
          </w:p>
        </w:tc>
        <w:tc>
          <w:tcPr>
            <w:tcW w:w="1843" w:type="dxa"/>
            <w:shd w:val="clear" w:color="auto" w:fill="auto"/>
            <w:vAlign w:val="center"/>
            <w:hideMark/>
          </w:tcPr>
          <w:p w14:paraId="092E02EC"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17355</w:t>
            </w:r>
          </w:p>
        </w:tc>
      </w:tr>
      <w:tr w:rsidR="001471C7" w:rsidRPr="00DB7239" w14:paraId="55B0FBC4" w14:textId="77777777" w:rsidTr="001471C7">
        <w:trPr>
          <w:trHeight w:val="270"/>
        </w:trPr>
        <w:tc>
          <w:tcPr>
            <w:tcW w:w="2825" w:type="dxa"/>
            <w:shd w:val="clear" w:color="auto" w:fill="auto"/>
            <w:vAlign w:val="center"/>
            <w:hideMark/>
          </w:tcPr>
          <w:p w14:paraId="4A6B2B1C"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0C619B81"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|2*fx_low –2* fy_high|</w:t>
            </w:r>
          </w:p>
        </w:tc>
        <w:tc>
          <w:tcPr>
            <w:tcW w:w="1985" w:type="dxa"/>
            <w:shd w:val="clear" w:color="auto" w:fill="auto"/>
            <w:vAlign w:val="center"/>
            <w:hideMark/>
          </w:tcPr>
          <w:p w14:paraId="17975E89"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|2*fx_high –2* fy_low|</w:t>
            </w:r>
          </w:p>
        </w:tc>
        <w:tc>
          <w:tcPr>
            <w:tcW w:w="1842" w:type="dxa"/>
            <w:shd w:val="clear" w:color="auto" w:fill="auto"/>
            <w:vAlign w:val="center"/>
            <w:hideMark/>
          </w:tcPr>
          <w:p w14:paraId="251269DD"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|2*fx_low +2* fy_low|</w:t>
            </w:r>
          </w:p>
        </w:tc>
        <w:tc>
          <w:tcPr>
            <w:tcW w:w="1843" w:type="dxa"/>
            <w:shd w:val="clear" w:color="auto" w:fill="auto"/>
            <w:vAlign w:val="center"/>
            <w:hideMark/>
          </w:tcPr>
          <w:p w14:paraId="4E7410AF"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|2*fx_high +2* fy_high|</w:t>
            </w:r>
          </w:p>
        </w:tc>
      </w:tr>
      <w:tr w:rsidR="001471C7" w:rsidRPr="00DB7239" w14:paraId="60BA4C3A" w14:textId="77777777" w:rsidTr="001471C7">
        <w:trPr>
          <w:trHeight w:val="270"/>
        </w:trPr>
        <w:tc>
          <w:tcPr>
            <w:tcW w:w="2825" w:type="dxa"/>
            <w:shd w:val="clear" w:color="auto" w:fill="auto"/>
            <w:vAlign w:val="center"/>
            <w:hideMark/>
          </w:tcPr>
          <w:p w14:paraId="01B76127"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7316CB90"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9010</w:t>
            </w:r>
          </w:p>
        </w:tc>
        <w:tc>
          <w:tcPr>
            <w:tcW w:w="1985" w:type="dxa"/>
            <w:shd w:val="clear" w:color="auto" w:fill="auto"/>
            <w:vAlign w:val="center"/>
            <w:hideMark/>
          </w:tcPr>
          <w:p w14:paraId="4C8C4E92"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7890</w:t>
            </w:r>
          </w:p>
        </w:tc>
        <w:tc>
          <w:tcPr>
            <w:tcW w:w="1842" w:type="dxa"/>
            <w:shd w:val="clear" w:color="auto" w:fill="auto"/>
            <w:vAlign w:val="center"/>
            <w:hideMark/>
          </w:tcPr>
          <w:p w14:paraId="3DAF202A"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15690</w:t>
            </w:r>
          </w:p>
        </w:tc>
        <w:tc>
          <w:tcPr>
            <w:tcW w:w="1843" w:type="dxa"/>
            <w:shd w:val="clear" w:color="auto" w:fill="auto"/>
            <w:vAlign w:val="center"/>
            <w:hideMark/>
          </w:tcPr>
          <w:p w14:paraId="0271BF08"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16810</w:t>
            </w:r>
          </w:p>
        </w:tc>
      </w:tr>
      <w:tr w:rsidR="001471C7" w:rsidRPr="00DB7239" w14:paraId="69849EF7" w14:textId="77777777" w:rsidTr="001471C7">
        <w:trPr>
          <w:trHeight w:val="270"/>
        </w:trPr>
        <w:tc>
          <w:tcPr>
            <w:tcW w:w="2825" w:type="dxa"/>
            <w:shd w:val="clear" w:color="auto" w:fill="auto"/>
            <w:vAlign w:val="center"/>
            <w:hideMark/>
          </w:tcPr>
          <w:p w14:paraId="660B415C"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58D753AB"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|3*fx_low +1* fy_low|</w:t>
            </w:r>
          </w:p>
        </w:tc>
        <w:tc>
          <w:tcPr>
            <w:tcW w:w="1985" w:type="dxa"/>
            <w:shd w:val="clear" w:color="auto" w:fill="auto"/>
            <w:vAlign w:val="center"/>
            <w:hideMark/>
          </w:tcPr>
          <w:p w14:paraId="57B19A84"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|3*fx_high + 1*fy_high|</w:t>
            </w:r>
          </w:p>
        </w:tc>
        <w:tc>
          <w:tcPr>
            <w:tcW w:w="1842" w:type="dxa"/>
            <w:shd w:val="clear" w:color="auto" w:fill="auto"/>
            <w:vAlign w:val="center"/>
            <w:hideMark/>
          </w:tcPr>
          <w:p w14:paraId="53819A29"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|3*fy_low + 1*fx_low|</w:t>
            </w:r>
          </w:p>
        </w:tc>
        <w:tc>
          <w:tcPr>
            <w:tcW w:w="1843" w:type="dxa"/>
            <w:shd w:val="clear" w:color="auto" w:fill="auto"/>
            <w:vAlign w:val="center"/>
            <w:hideMark/>
          </w:tcPr>
          <w:p w14:paraId="2E03F96D"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|3*fy_high + 1*fx_high|</w:t>
            </w:r>
          </w:p>
        </w:tc>
      </w:tr>
      <w:tr w:rsidR="001471C7" w:rsidRPr="00DB7239" w14:paraId="54A74BE8" w14:textId="77777777" w:rsidTr="001471C7">
        <w:trPr>
          <w:trHeight w:val="270"/>
        </w:trPr>
        <w:tc>
          <w:tcPr>
            <w:tcW w:w="2825" w:type="dxa"/>
            <w:shd w:val="clear" w:color="auto" w:fill="auto"/>
            <w:vAlign w:val="center"/>
            <w:hideMark/>
          </w:tcPr>
          <w:p w14:paraId="1FD357CD"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FFFFF"/>
            <w:vAlign w:val="center"/>
            <w:hideMark/>
          </w:tcPr>
          <w:p w14:paraId="09DC26CC"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11685</w:t>
            </w:r>
          </w:p>
        </w:tc>
        <w:tc>
          <w:tcPr>
            <w:tcW w:w="1985" w:type="dxa"/>
            <w:shd w:val="clear" w:color="000000" w:fill="FFFFFF"/>
            <w:vAlign w:val="center"/>
            <w:hideMark/>
          </w:tcPr>
          <w:p w14:paraId="5DC912FC"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12365</w:t>
            </w:r>
          </w:p>
        </w:tc>
        <w:tc>
          <w:tcPr>
            <w:tcW w:w="1842" w:type="dxa"/>
            <w:shd w:val="clear" w:color="000000" w:fill="FFFFFF"/>
            <w:vAlign w:val="center"/>
            <w:hideMark/>
          </w:tcPr>
          <w:p w14:paraId="05EA3434"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19695</w:t>
            </w:r>
          </w:p>
        </w:tc>
        <w:tc>
          <w:tcPr>
            <w:tcW w:w="1843" w:type="dxa"/>
            <w:shd w:val="clear" w:color="000000" w:fill="FFFFFF"/>
            <w:vAlign w:val="center"/>
            <w:hideMark/>
          </w:tcPr>
          <w:p w14:paraId="04E15C87"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21255</w:t>
            </w:r>
          </w:p>
        </w:tc>
      </w:tr>
      <w:tr w:rsidR="001471C7" w:rsidRPr="00DB7239" w14:paraId="1A47FB02" w14:textId="77777777" w:rsidTr="001471C7">
        <w:trPr>
          <w:trHeight w:val="270"/>
        </w:trPr>
        <w:tc>
          <w:tcPr>
            <w:tcW w:w="2825" w:type="dxa"/>
            <w:shd w:val="clear" w:color="000000" w:fill="F2F2F2"/>
            <w:vAlign w:val="center"/>
            <w:hideMark/>
          </w:tcPr>
          <w:p w14:paraId="3117EB35"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7DA7279E"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|fx_low – 4*fy_high|</w:t>
            </w:r>
          </w:p>
        </w:tc>
        <w:tc>
          <w:tcPr>
            <w:tcW w:w="1985" w:type="dxa"/>
            <w:shd w:val="clear" w:color="000000" w:fill="F2F2F2"/>
            <w:vAlign w:val="center"/>
            <w:hideMark/>
          </w:tcPr>
          <w:p w14:paraId="10A7D0A9"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|fx_high – 4*fy_low|</w:t>
            </w:r>
          </w:p>
        </w:tc>
        <w:tc>
          <w:tcPr>
            <w:tcW w:w="1842" w:type="dxa"/>
            <w:shd w:val="clear" w:color="000000" w:fill="F2F2F2"/>
            <w:vAlign w:val="center"/>
            <w:hideMark/>
          </w:tcPr>
          <w:p w14:paraId="10FCAB67"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|fy_low – 4*fx_high|</w:t>
            </w:r>
          </w:p>
        </w:tc>
        <w:tc>
          <w:tcPr>
            <w:tcW w:w="1843" w:type="dxa"/>
            <w:shd w:val="clear" w:color="000000" w:fill="F2F2F2"/>
            <w:vAlign w:val="center"/>
            <w:hideMark/>
          </w:tcPr>
          <w:p w14:paraId="48485740"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|fy_high – 4*fx_low|</w:t>
            </w:r>
          </w:p>
        </w:tc>
      </w:tr>
      <w:tr w:rsidR="001471C7" w:rsidRPr="00DB7239" w14:paraId="4426C347" w14:textId="77777777" w:rsidTr="001471C7">
        <w:trPr>
          <w:trHeight w:val="270"/>
        </w:trPr>
        <w:tc>
          <w:tcPr>
            <w:tcW w:w="2825" w:type="dxa"/>
            <w:shd w:val="clear" w:color="000000" w:fill="F2F2F2"/>
            <w:vAlign w:val="center"/>
            <w:hideMark/>
          </w:tcPr>
          <w:p w14:paraId="56753D83"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6AC5B6DC"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23780</w:t>
            </w:r>
          </w:p>
        </w:tc>
        <w:tc>
          <w:tcPr>
            <w:tcW w:w="1985" w:type="dxa"/>
            <w:shd w:val="clear" w:color="000000" w:fill="F2F2F2"/>
            <w:vAlign w:val="center"/>
            <w:hideMark/>
          </w:tcPr>
          <w:p w14:paraId="3E0501D2"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21720</w:t>
            </w:r>
          </w:p>
        </w:tc>
        <w:tc>
          <w:tcPr>
            <w:tcW w:w="1842" w:type="dxa"/>
            <w:shd w:val="clear" w:color="000000" w:fill="F2F2F2"/>
            <w:vAlign w:val="center"/>
            <w:hideMark/>
          </w:tcPr>
          <w:p w14:paraId="61239E58"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1995</w:t>
            </w:r>
          </w:p>
        </w:tc>
        <w:tc>
          <w:tcPr>
            <w:tcW w:w="1843" w:type="dxa"/>
            <w:shd w:val="clear" w:color="000000" w:fill="F2F2F2"/>
            <w:vAlign w:val="center"/>
            <w:hideMark/>
          </w:tcPr>
          <w:p w14:paraId="2E7E73A1"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1255</w:t>
            </w:r>
          </w:p>
        </w:tc>
      </w:tr>
      <w:tr w:rsidR="001471C7" w:rsidRPr="00DB7239" w14:paraId="316FAD77" w14:textId="77777777" w:rsidTr="001471C7">
        <w:trPr>
          <w:trHeight w:val="270"/>
        </w:trPr>
        <w:tc>
          <w:tcPr>
            <w:tcW w:w="2825" w:type="dxa"/>
            <w:shd w:val="clear" w:color="000000" w:fill="F2F2F2"/>
            <w:vAlign w:val="center"/>
            <w:hideMark/>
          </w:tcPr>
          <w:p w14:paraId="1E1E41D4"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09D01CFD"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|2*fx_low - 3*fy_high|</w:t>
            </w:r>
          </w:p>
        </w:tc>
        <w:tc>
          <w:tcPr>
            <w:tcW w:w="1985" w:type="dxa"/>
            <w:shd w:val="clear" w:color="000000" w:fill="F2F2F2"/>
            <w:vAlign w:val="center"/>
            <w:hideMark/>
          </w:tcPr>
          <w:p w14:paraId="0FF4C784"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|2*fx_high - 3*fy_low|</w:t>
            </w:r>
          </w:p>
        </w:tc>
        <w:tc>
          <w:tcPr>
            <w:tcW w:w="1842" w:type="dxa"/>
            <w:shd w:val="clear" w:color="000000" w:fill="F2F2F2"/>
            <w:vAlign w:val="center"/>
            <w:hideMark/>
          </w:tcPr>
          <w:p w14:paraId="3C96CFDF"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|2*fy_low - 3*fx_high|</w:t>
            </w:r>
          </w:p>
        </w:tc>
        <w:tc>
          <w:tcPr>
            <w:tcW w:w="1843" w:type="dxa"/>
            <w:shd w:val="clear" w:color="000000" w:fill="F2F2F2"/>
            <w:vAlign w:val="center"/>
            <w:hideMark/>
          </w:tcPr>
          <w:p w14:paraId="00B16B58"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|2*fy_high -3*fx_low|</w:t>
            </w:r>
          </w:p>
        </w:tc>
      </w:tr>
      <w:tr w:rsidR="001471C7" w:rsidRPr="00DB7239" w14:paraId="4E8F6853" w14:textId="77777777" w:rsidTr="001471C7">
        <w:trPr>
          <w:trHeight w:val="270"/>
        </w:trPr>
        <w:tc>
          <w:tcPr>
            <w:tcW w:w="2825" w:type="dxa"/>
            <w:shd w:val="clear" w:color="000000" w:fill="F2F2F2"/>
            <w:vAlign w:val="center"/>
            <w:hideMark/>
          </w:tcPr>
          <w:p w14:paraId="245E854D"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592C9C7F"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15435</w:t>
            </w:r>
          </w:p>
        </w:tc>
        <w:tc>
          <w:tcPr>
            <w:tcW w:w="1985" w:type="dxa"/>
            <w:shd w:val="clear" w:color="000000" w:fill="F2F2F2"/>
            <w:vAlign w:val="center"/>
            <w:hideMark/>
          </w:tcPr>
          <w:p w14:paraId="1F7C9B34"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13815</w:t>
            </w:r>
          </w:p>
        </w:tc>
        <w:tc>
          <w:tcPr>
            <w:tcW w:w="1842" w:type="dxa"/>
            <w:shd w:val="clear" w:color="000000" w:fill="F2F2F2"/>
            <w:vAlign w:val="center"/>
            <w:hideMark/>
          </w:tcPr>
          <w:p w14:paraId="0A5ADAA2"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5910</w:t>
            </w:r>
          </w:p>
        </w:tc>
        <w:tc>
          <w:tcPr>
            <w:tcW w:w="1843" w:type="dxa"/>
            <w:shd w:val="clear" w:color="000000" w:fill="F2F2F2"/>
            <w:vAlign w:val="center"/>
            <w:hideMark/>
          </w:tcPr>
          <w:p w14:paraId="5A8229EE"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7090</w:t>
            </w:r>
          </w:p>
        </w:tc>
      </w:tr>
      <w:tr w:rsidR="001471C7" w:rsidRPr="00DB7239" w14:paraId="2E561EC2" w14:textId="77777777" w:rsidTr="001471C7">
        <w:trPr>
          <w:trHeight w:val="270"/>
        </w:trPr>
        <w:tc>
          <w:tcPr>
            <w:tcW w:w="2825" w:type="dxa"/>
            <w:shd w:val="clear" w:color="000000" w:fill="F2F2F2"/>
            <w:vAlign w:val="center"/>
            <w:hideMark/>
          </w:tcPr>
          <w:p w14:paraId="6EA22253"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5D0BB2C0"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|fx_low + 4*fy_low|</w:t>
            </w:r>
          </w:p>
        </w:tc>
        <w:tc>
          <w:tcPr>
            <w:tcW w:w="1985" w:type="dxa"/>
            <w:shd w:val="clear" w:color="000000" w:fill="F2F2F2"/>
            <w:vAlign w:val="center"/>
            <w:hideMark/>
          </w:tcPr>
          <w:p w14:paraId="24D55F78"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|fx_high + 4*fy_high|</w:t>
            </w:r>
          </w:p>
        </w:tc>
        <w:tc>
          <w:tcPr>
            <w:tcW w:w="1842" w:type="dxa"/>
            <w:shd w:val="clear" w:color="000000" w:fill="F2F2F2"/>
            <w:vAlign w:val="center"/>
            <w:hideMark/>
          </w:tcPr>
          <w:p w14:paraId="28BC51C4"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|fy_low + 4*fx_low|</w:t>
            </w:r>
          </w:p>
        </w:tc>
        <w:tc>
          <w:tcPr>
            <w:tcW w:w="1843" w:type="dxa"/>
            <w:shd w:val="clear" w:color="000000" w:fill="F2F2F2"/>
            <w:vAlign w:val="center"/>
            <w:hideMark/>
          </w:tcPr>
          <w:p w14:paraId="5B999781"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|fy_high + 4*fx_high|</w:t>
            </w:r>
          </w:p>
        </w:tc>
      </w:tr>
      <w:tr w:rsidR="001471C7" w:rsidRPr="00DB7239" w14:paraId="2E67263A" w14:textId="77777777" w:rsidTr="001471C7">
        <w:trPr>
          <w:trHeight w:val="270"/>
        </w:trPr>
        <w:tc>
          <w:tcPr>
            <w:tcW w:w="2825" w:type="dxa"/>
            <w:shd w:val="clear" w:color="000000" w:fill="F2F2F2"/>
            <w:vAlign w:val="center"/>
            <w:hideMark/>
          </w:tcPr>
          <w:p w14:paraId="38E6CBB9"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09224A7B"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25620</w:t>
            </w:r>
          </w:p>
        </w:tc>
        <w:tc>
          <w:tcPr>
            <w:tcW w:w="1985" w:type="dxa"/>
            <w:shd w:val="clear" w:color="000000" w:fill="F2F2F2"/>
            <w:vAlign w:val="center"/>
            <w:hideMark/>
          </w:tcPr>
          <w:p w14:paraId="03901519"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27680</w:t>
            </w:r>
          </w:p>
        </w:tc>
        <w:tc>
          <w:tcPr>
            <w:tcW w:w="1842" w:type="dxa"/>
            <w:shd w:val="clear" w:color="000000" w:fill="F2F2F2"/>
            <w:vAlign w:val="center"/>
            <w:hideMark/>
          </w:tcPr>
          <w:p w14:paraId="49860D57"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13605</w:t>
            </w:r>
          </w:p>
        </w:tc>
        <w:tc>
          <w:tcPr>
            <w:tcW w:w="1843" w:type="dxa"/>
            <w:shd w:val="clear" w:color="000000" w:fill="F2F2F2"/>
            <w:vAlign w:val="center"/>
            <w:hideMark/>
          </w:tcPr>
          <w:p w14:paraId="36BA915B"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14345</w:t>
            </w:r>
          </w:p>
        </w:tc>
      </w:tr>
      <w:tr w:rsidR="001471C7" w:rsidRPr="00DB7239" w14:paraId="03763838" w14:textId="77777777" w:rsidTr="001471C7">
        <w:trPr>
          <w:trHeight w:val="270"/>
        </w:trPr>
        <w:tc>
          <w:tcPr>
            <w:tcW w:w="2825" w:type="dxa"/>
            <w:shd w:val="clear" w:color="000000" w:fill="F2F2F2"/>
            <w:vAlign w:val="center"/>
            <w:hideMark/>
          </w:tcPr>
          <w:p w14:paraId="46325490"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13E2FBD2"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|2*fx_low + 3*fy_low|</w:t>
            </w:r>
          </w:p>
        </w:tc>
        <w:tc>
          <w:tcPr>
            <w:tcW w:w="1985" w:type="dxa"/>
            <w:shd w:val="clear" w:color="000000" w:fill="F2F2F2"/>
            <w:vAlign w:val="center"/>
            <w:hideMark/>
          </w:tcPr>
          <w:p w14:paraId="05E36329"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|2*fx_high + 3*fy_high|</w:t>
            </w:r>
          </w:p>
        </w:tc>
        <w:tc>
          <w:tcPr>
            <w:tcW w:w="1842" w:type="dxa"/>
            <w:shd w:val="clear" w:color="000000" w:fill="F2F2F2"/>
            <w:vAlign w:val="center"/>
            <w:hideMark/>
          </w:tcPr>
          <w:p w14:paraId="7F5FD463"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|2*fy_low + 3*fx_low|</w:t>
            </w:r>
          </w:p>
        </w:tc>
        <w:tc>
          <w:tcPr>
            <w:tcW w:w="1843" w:type="dxa"/>
            <w:shd w:val="clear" w:color="000000" w:fill="F2F2F2"/>
            <w:vAlign w:val="center"/>
            <w:hideMark/>
          </w:tcPr>
          <w:p w14:paraId="1A63D885"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|2*fy_high + 3*fx_high|</w:t>
            </w:r>
          </w:p>
        </w:tc>
      </w:tr>
      <w:tr w:rsidR="001471C7" w:rsidRPr="00DB7239" w14:paraId="54B03BC7" w14:textId="77777777" w:rsidTr="001471C7">
        <w:trPr>
          <w:trHeight w:val="270"/>
        </w:trPr>
        <w:tc>
          <w:tcPr>
            <w:tcW w:w="2825" w:type="dxa"/>
            <w:shd w:val="clear" w:color="000000" w:fill="F2F2F2"/>
            <w:vAlign w:val="center"/>
            <w:hideMark/>
          </w:tcPr>
          <w:p w14:paraId="69575DE9"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57BA9BDE"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21615</w:t>
            </w:r>
          </w:p>
        </w:tc>
        <w:tc>
          <w:tcPr>
            <w:tcW w:w="1985" w:type="dxa"/>
            <w:shd w:val="clear" w:color="000000" w:fill="F2F2F2"/>
            <w:vAlign w:val="center"/>
            <w:hideMark/>
          </w:tcPr>
          <w:p w14:paraId="2CFA86E4"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23235</w:t>
            </w:r>
          </w:p>
        </w:tc>
        <w:tc>
          <w:tcPr>
            <w:tcW w:w="1842" w:type="dxa"/>
            <w:shd w:val="clear" w:color="000000" w:fill="F2F2F2"/>
            <w:vAlign w:val="center"/>
            <w:hideMark/>
          </w:tcPr>
          <w:p w14:paraId="22159A3E"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17610</w:t>
            </w:r>
          </w:p>
        </w:tc>
        <w:tc>
          <w:tcPr>
            <w:tcW w:w="1843" w:type="dxa"/>
            <w:shd w:val="clear" w:color="000000" w:fill="F2F2F2"/>
            <w:vAlign w:val="center"/>
            <w:hideMark/>
          </w:tcPr>
          <w:p w14:paraId="31CB05F4"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18790</w:t>
            </w:r>
          </w:p>
        </w:tc>
      </w:tr>
    </w:tbl>
    <w:p w14:paraId="07F22ED8" w14:textId="77777777" w:rsidR="001471C7" w:rsidRPr="0073594C" w:rsidRDefault="001471C7" w:rsidP="001471C7">
      <w:pPr>
        <w:rPr>
          <w:lang w:eastAsia="ko-KR"/>
        </w:rPr>
      </w:pPr>
    </w:p>
    <w:p w14:paraId="70FBB702" w14:textId="426CCD23" w:rsidR="001471C7" w:rsidRPr="0073594C" w:rsidRDefault="001471C7" w:rsidP="001471C7">
      <w:pPr>
        <w:jc w:val="center"/>
        <w:rPr>
          <w:lang w:eastAsia="zh-CN"/>
        </w:rPr>
      </w:pPr>
      <w:r w:rsidRPr="0073594C">
        <w:rPr>
          <w:rFonts w:ascii="Arial" w:hAnsi="Arial" w:cs="Arial"/>
          <w:b/>
          <w:bCs/>
          <w:lang w:val="en-US"/>
        </w:rPr>
        <w:t xml:space="preserve">Table </w:t>
      </w:r>
      <w:r>
        <w:rPr>
          <w:rFonts w:ascii="Arial" w:hAnsi="Arial" w:cs="Arial" w:hint="eastAsia"/>
          <w:b/>
          <w:bCs/>
          <w:lang w:val="en-US" w:eastAsia="zh-CN"/>
        </w:rPr>
        <w:t>5.</w:t>
      </w:r>
      <w:r w:rsidR="00E21E87">
        <w:rPr>
          <w:rFonts w:ascii="Arial" w:hAnsi="Arial" w:cs="Arial"/>
          <w:b/>
          <w:bCs/>
          <w:lang w:val="en-US" w:eastAsia="zh-CN"/>
        </w:rPr>
        <w:t>55</w:t>
      </w:r>
      <w:r w:rsidRPr="0073594C">
        <w:rPr>
          <w:rFonts w:ascii="Arial" w:hAnsi="Arial" w:cs="Arial"/>
          <w:b/>
          <w:bCs/>
          <w:lang w:val="en-US" w:eastAsia="zh-CN"/>
        </w:rPr>
        <w:t>.2</w:t>
      </w:r>
      <w:r w:rsidRPr="0073594C">
        <w:rPr>
          <w:rFonts w:ascii="Arial" w:hAnsi="Arial" w:cs="Arial"/>
          <w:b/>
          <w:bCs/>
          <w:lang w:val="en-US"/>
        </w:rPr>
        <w:t>.</w:t>
      </w:r>
      <w:r>
        <w:rPr>
          <w:rFonts w:ascii="Arial" w:hAnsi="Arial" w:cs="Arial"/>
          <w:b/>
          <w:bCs/>
          <w:lang w:val="en-US" w:eastAsia="zh-CN"/>
        </w:rPr>
        <w:t>1</w:t>
      </w:r>
      <w:r w:rsidRPr="0073594C">
        <w:rPr>
          <w:rFonts w:ascii="Arial" w:hAnsi="Arial" w:cs="Arial"/>
          <w:b/>
          <w:bCs/>
          <w:lang w:val="en-US"/>
        </w:rPr>
        <w:t xml:space="preserve">-3: Band </w:t>
      </w:r>
      <w:r w:rsidRPr="0073594C">
        <w:rPr>
          <w:rFonts w:ascii="Arial" w:hAnsi="Arial" w:cs="Arial"/>
          <w:b/>
          <w:bCs/>
          <w:lang w:val="en-US" w:eastAsia="zh-CN"/>
        </w:rPr>
        <w:t>n</w:t>
      </w:r>
      <w:r>
        <w:rPr>
          <w:rFonts w:ascii="Arial" w:hAnsi="Arial" w:cs="Arial"/>
          <w:b/>
          <w:bCs/>
          <w:lang w:val="en-US" w:eastAsia="zh-CN"/>
        </w:rPr>
        <w:t>78</w:t>
      </w:r>
      <w:r w:rsidRPr="0073594C">
        <w:rPr>
          <w:rFonts w:ascii="Arial" w:hAnsi="Arial" w:cs="Arial"/>
          <w:b/>
          <w:bCs/>
          <w:lang w:val="en-US"/>
        </w:rPr>
        <w:t xml:space="preserve"> and Band </w:t>
      </w:r>
      <w:r w:rsidRPr="0073594C">
        <w:rPr>
          <w:rFonts w:ascii="Arial" w:hAnsi="Arial" w:cs="Arial"/>
          <w:b/>
          <w:bCs/>
          <w:lang w:val="en-US" w:eastAsia="zh-CN"/>
        </w:rPr>
        <w:t>n</w:t>
      </w:r>
      <w:r>
        <w:rPr>
          <w:rFonts w:ascii="Arial" w:hAnsi="Arial" w:cs="Arial"/>
          <w:b/>
          <w:bCs/>
          <w:lang w:val="en-US" w:eastAsia="zh-CN"/>
        </w:rPr>
        <w:t>102</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harmonics and IMD products</w:t>
      </w:r>
    </w:p>
    <w:tbl>
      <w:tblPr>
        <w:tblW w:w="103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825"/>
        <w:gridCol w:w="1843"/>
        <w:gridCol w:w="1985"/>
        <w:gridCol w:w="1842"/>
        <w:gridCol w:w="1843"/>
      </w:tblGrid>
      <w:tr w:rsidR="001471C7" w:rsidRPr="00DB7239" w14:paraId="33D63FB3" w14:textId="77777777" w:rsidTr="001471C7">
        <w:trPr>
          <w:trHeight w:val="270"/>
        </w:trPr>
        <w:tc>
          <w:tcPr>
            <w:tcW w:w="2825" w:type="dxa"/>
            <w:shd w:val="clear" w:color="auto" w:fill="auto"/>
            <w:vAlign w:val="center"/>
            <w:hideMark/>
          </w:tcPr>
          <w:p w14:paraId="03A8BDD1" w14:textId="77777777" w:rsidR="001471C7" w:rsidRPr="00DB7239" w:rsidRDefault="001471C7" w:rsidP="001471C7">
            <w:pPr>
              <w:spacing w:after="0"/>
              <w:jc w:val="center"/>
              <w:rPr>
                <w:rFonts w:ascii="Arial" w:hAnsi="Arial" w:cs="Arial"/>
                <w:b/>
                <w:bCs/>
                <w:color w:val="000000"/>
                <w:sz w:val="18"/>
                <w:szCs w:val="18"/>
              </w:rPr>
            </w:pPr>
            <w:r w:rsidRPr="00DB7239">
              <w:rPr>
                <w:rFonts w:ascii="Arial" w:hAnsi="Arial" w:cs="Arial"/>
                <w:b/>
                <w:bCs/>
                <w:color w:val="000000"/>
                <w:sz w:val="18"/>
                <w:szCs w:val="18"/>
              </w:rPr>
              <w:t>UE UL carriers</w:t>
            </w:r>
          </w:p>
        </w:tc>
        <w:tc>
          <w:tcPr>
            <w:tcW w:w="1843" w:type="dxa"/>
            <w:shd w:val="clear" w:color="auto" w:fill="auto"/>
            <w:vAlign w:val="center"/>
            <w:hideMark/>
          </w:tcPr>
          <w:p w14:paraId="7B86B897" w14:textId="77777777" w:rsidR="001471C7" w:rsidRPr="00DB7239" w:rsidRDefault="001471C7" w:rsidP="001471C7">
            <w:pPr>
              <w:spacing w:after="0"/>
              <w:jc w:val="center"/>
              <w:rPr>
                <w:rFonts w:ascii="Arial" w:hAnsi="Arial" w:cs="Arial"/>
                <w:b/>
                <w:bCs/>
                <w:color w:val="000000"/>
                <w:sz w:val="18"/>
                <w:szCs w:val="18"/>
              </w:rPr>
            </w:pPr>
            <w:r w:rsidRPr="00DB7239">
              <w:rPr>
                <w:rFonts w:ascii="Arial" w:hAnsi="Arial" w:cs="Arial"/>
                <w:b/>
                <w:bCs/>
                <w:color w:val="000000"/>
                <w:sz w:val="18"/>
                <w:szCs w:val="18"/>
              </w:rPr>
              <w:t>fx_low</w:t>
            </w:r>
          </w:p>
        </w:tc>
        <w:tc>
          <w:tcPr>
            <w:tcW w:w="1985" w:type="dxa"/>
            <w:shd w:val="clear" w:color="auto" w:fill="auto"/>
            <w:vAlign w:val="center"/>
            <w:hideMark/>
          </w:tcPr>
          <w:p w14:paraId="7A646580" w14:textId="77777777" w:rsidR="001471C7" w:rsidRPr="00DB7239" w:rsidRDefault="001471C7" w:rsidP="001471C7">
            <w:pPr>
              <w:spacing w:after="0"/>
              <w:jc w:val="center"/>
              <w:rPr>
                <w:rFonts w:ascii="Arial" w:hAnsi="Arial" w:cs="Arial"/>
                <w:b/>
                <w:bCs/>
                <w:color w:val="000000"/>
                <w:sz w:val="18"/>
                <w:szCs w:val="18"/>
              </w:rPr>
            </w:pPr>
            <w:r w:rsidRPr="00DB7239">
              <w:rPr>
                <w:rFonts w:ascii="Arial" w:hAnsi="Arial" w:cs="Arial"/>
                <w:b/>
                <w:bCs/>
                <w:color w:val="000000"/>
                <w:sz w:val="18"/>
                <w:szCs w:val="18"/>
              </w:rPr>
              <w:t>fx_high</w:t>
            </w:r>
          </w:p>
        </w:tc>
        <w:tc>
          <w:tcPr>
            <w:tcW w:w="1842" w:type="dxa"/>
            <w:shd w:val="clear" w:color="auto" w:fill="auto"/>
            <w:vAlign w:val="center"/>
            <w:hideMark/>
          </w:tcPr>
          <w:p w14:paraId="7896C806" w14:textId="77777777" w:rsidR="001471C7" w:rsidRPr="00DB7239" w:rsidRDefault="001471C7" w:rsidP="001471C7">
            <w:pPr>
              <w:spacing w:after="0"/>
              <w:jc w:val="center"/>
              <w:rPr>
                <w:rFonts w:ascii="Arial" w:hAnsi="Arial" w:cs="Arial"/>
                <w:b/>
                <w:bCs/>
                <w:color w:val="000000"/>
                <w:sz w:val="18"/>
                <w:szCs w:val="18"/>
              </w:rPr>
            </w:pPr>
            <w:r w:rsidRPr="00DB7239">
              <w:rPr>
                <w:rFonts w:ascii="Arial" w:hAnsi="Arial" w:cs="Arial"/>
                <w:b/>
                <w:bCs/>
                <w:color w:val="000000"/>
                <w:sz w:val="18"/>
                <w:szCs w:val="18"/>
              </w:rPr>
              <w:t>fy_low</w:t>
            </w:r>
          </w:p>
        </w:tc>
        <w:tc>
          <w:tcPr>
            <w:tcW w:w="1843" w:type="dxa"/>
            <w:shd w:val="clear" w:color="auto" w:fill="auto"/>
            <w:vAlign w:val="center"/>
            <w:hideMark/>
          </w:tcPr>
          <w:p w14:paraId="4B847701" w14:textId="77777777" w:rsidR="001471C7" w:rsidRPr="00DB7239" w:rsidRDefault="001471C7" w:rsidP="001471C7">
            <w:pPr>
              <w:spacing w:after="0"/>
              <w:jc w:val="center"/>
              <w:rPr>
                <w:rFonts w:ascii="Arial" w:hAnsi="Arial" w:cs="Arial"/>
                <w:b/>
                <w:bCs/>
                <w:color w:val="000000"/>
                <w:sz w:val="18"/>
                <w:szCs w:val="18"/>
              </w:rPr>
            </w:pPr>
            <w:r w:rsidRPr="00DB7239">
              <w:rPr>
                <w:rFonts w:ascii="Arial" w:hAnsi="Arial" w:cs="Arial"/>
                <w:b/>
                <w:bCs/>
                <w:color w:val="000000"/>
                <w:sz w:val="18"/>
                <w:szCs w:val="18"/>
              </w:rPr>
              <w:t>fy_high</w:t>
            </w:r>
          </w:p>
        </w:tc>
      </w:tr>
      <w:tr w:rsidR="001471C7" w:rsidRPr="00DB7239" w14:paraId="56BA1997" w14:textId="77777777" w:rsidTr="001471C7">
        <w:trPr>
          <w:trHeight w:val="270"/>
        </w:trPr>
        <w:tc>
          <w:tcPr>
            <w:tcW w:w="2825" w:type="dxa"/>
            <w:shd w:val="clear" w:color="000000" w:fill="F2F2F2"/>
            <w:vAlign w:val="center"/>
            <w:hideMark/>
          </w:tcPr>
          <w:p w14:paraId="3D5683CE"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UL Frequency [MHz]</w:t>
            </w:r>
          </w:p>
        </w:tc>
        <w:tc>
          <w:tcPr>
            <w:tcW w:w="1843" w:type="dxa"/>
            <w:shd w:val="clear" w:color="000000" w:fill="F2F2F2"/>
            <w:vAlign w:val="center"/>
            <w:hideMark/>
          </w:tcPr>
          <w:p w14:paraId="3B0B3E24"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3300</w:t>
            </w:r>
          </w:p>
        </w:tc>
        <w:tc>
          <w:tcPr>
            <w:tcW w:w="1985" w:type="dxa"/>
            <w:shd w:val="clear" w:color="000000" w:fill="F2F2F2"/>
            <w:vAlign w:val="center"/>
            <w:hideMark/>
          </w:tcPr>
          <w:p w14:paraId="395BCFC8"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3800</w:t>
            </w:r>
          </w:p>
        </w:tc>
        <w:tc>
          <w:tcPr>
            <w:tcW w:w="1842" w:type="dxa"/>
            <w:shd w:val="clear" w:color="000000" w:fill="F2F2F2"/>
            <w:vAlign w:val="center"/>
            <w:hideMark/>
          </w:tcPr>
          <w:p w14:paraId="123F0A4B"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5925</w:t>
            </w:r>
          </w:p>
        </w:tc>
        <w:tc>
          <w:tcPr>
            <w:tcW w:w="1843" w:type="dxa"/>
            <w:shd w:val="clear" w:color="000000" w:fill="F2F2F2"/>
            <w:vAlign w:val="center"/>
            <w:hideMark/>
          </w:tcPr>
          <w:p w14:paraId="177AA289"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6425</w:t>
            </w:r>
          </w:p>
        </w:tc>
      </w:tr>
      <w:tr w:rsidR="001471C7" w:rsidRPr="00DB7239" w14:paraId="75B0D45A" w14:textId="77777777" w:rsidTr="001471C7">
        <w:trPr>
          <w:trHeight w:val="270"/>
        </w:trPr>
        <w:tc>
          <w:tcPr>
            <w:tcW w:w="2825" w:type="dxa"/>
            <w:shd w:val="clear" w:color="000000" w:fill="F2F2F2"/>
            <w:vAlign w:val="center"/>
            <w:hideMark/>
          </w:tcPr>
          <w:p w14:paraId="3C749C0F"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DL Frequency [MHz]</w:t>
            </w:r>
          </w:p>
        </w:tc>
        <w:tc>
          <w:tcPr>
            <w:tcW w:w="1843" w:type="dxa"/>
            <w:shd w:val="clear" w:color="000000" w:fill="F2F2F2"/>
            <w:vAlign w:val="center"/>
            <w:hideMark/>
          </w:tcPr>
          <w:p w14:paraId="6093BBFF"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3300</w:t>
            </w:r>
          </w:p>
        </w:tc>
        <w:tc>
          <w:tcPr>
            <w:tcW w:w="1985" w:type="dxa"/>
            <w:shd w:val="clear" w:color="000000" w:fill="F2F2F2"/>
            <w:vAlign w:val="center"/>
            <w:hideMark/>
          </w:tcPr>
          <w:p w14:paraId="1EA00998"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3800</w:t>
            </w:r>
          </w:p>
        </w:tc>
        <w:tc>
          <w:tcPr>
            <w:tcW w:w="1842" w:type="dxa"/>
            <w:shd w:val="clear" w:color="000000" w:fill="F2F2F2"/>
            <w:vAlign w:val="center"/>
            <w:hideMark/>
          </w:tcPr>
          <w:p w14:paraId="7C9CCB88"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5925</w:t>
            </w:r>
          </w:p>
        </w:tc>
        <w:tc>
          <w:tcPr>
            <w:tcW w:w="1843" w:type="dxa"/>
            <w:shd w:val="clear" w:color="000000" w:fill="F2F2F2"/>
            <w:vAlign w:val="center"/>
            <w:hideMark/>
          </w:tcPr>
          <w:p w14:paraId="26390CE8"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6425</w:t>
            </w:r>
          </w:p>
        </w:tc>
      </w:tr>
      <w:tr w:rsidR="001471C7" w:rsidRPr="00DB7239" w14:paraId="57D7062A" w14:textId="77777777" w:rsidTr="001471C7">
        <w:trPr>
          <w:trHeight w:val="270"/>
        </w:trPr>
        <w:tc>
          <w:tcPr>
            <w:tcW w:w="2825" w:type="dxa"/>
            <w:shd w:val="clear" w:color="auto" w:fill="auto"/>
            <w:vAlign w:val="center"/>
            <w:hideMark/>
          </w:tcPr>
          <w:p w14:paraId="1BCF8A1E"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2nd order IMD products</w:t>
            </w:r>
          </w:p>
        </w:tc>
        <w:tc>
          <w:tcPr>
            <w:tcW w:w="1843" w:type="dxa"/>
            <w:shd w:val="clear" w:color="auto" w:fill="auto"/>
            <w:vAlign w:val="center"/>
            <w:hideMark/>
          </w:tcPr>
          <w:p w14:paraId="03F25979"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|fy_low – fx_high|</w:t>
            </w:r>
          </w:p>
        </w:tc>
        <w:tc>
          <w:tcPr>
            <w:tcW w:w="1985" w:type="dxa"/>
            <w:shd w:val="clear" w:color="auto" w:fill="auto"/>
            <w:vAlign w:val="center"/>
            <w:hideMark/>
          </w:tcPr>
          <w:p w14:paraId="035F2FC2"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|fy_high – fx_low|</w:t>
            </w:r>
          </w:p>
        </w:tc>
        <w:tc>
          <w:tcPr>
            <w:tcW w:w="1842" w:type="dxa"/>
            <w:shd w:val="clear" w:color="auto" w:fill="auto"/>
            <w:vAlign w:val="center"/>
            <w:hideMark/>
          </w:tcPr>
          <w:p w14:paraId="75B7CCD0"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|fy_low + fx_low|</w:t>
            </w:r>
          </w:p>
        </w:tc>
        <w:tc>
          <w:tcPr>
            <w:tcW w:w="1843" w:type="dxa"/>
            <w:shd w:val="clear" w:color="auto" w:fill="auto"/>
            <w:vAlign w:val="center"/>
            <w:hideMark/>
          </w:tcPr>
          <w:p w14:paraId="27392F44"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|fy_high + fx_high|</w:t>
            </w:r>
          </w:p>
        </w:tc>
      </w:tr>
      <w:tr w:rsidR="001471C7" w:rsidRPr="00DB7239" w14:paraId="15584499" w14:textId="77777777" w:rsidTr="001471C7">
        <w:trPr>
          <w:trHeight w:val="270"/>
        </w:trPr>
        <w:tc>
          <w:tcPr>
            <w:tcW w:w="2825" w:type="dxa"/>
            <w:shd w:val="clear" w:color="auto" w:fill="auto"/>
            <w:vAlign w:val="center"/>
            <w:hideMark/>
          </w:tcPr>
          <w:p w14:paraId="6F145784"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7A6E501F" w14:textId="77777777" w:rsidR="001471C7" w:rsidRPr="00684273" w:rsidRDefault="001471C7" w:rsidP="001471C7">
            <w:pPr>
              <w:spacing w:after="0"/>
              <w:jc w:val="center"/>
              <w:rPr>
                <w:rFonts w:ascii="Arial" w:hAnsi="Arial" w:cs="Arial"/>
                <w:color w:val="000000"/>
                <w:sz w:val="16"/>
                <w:szCs w:val="16"/>
                <w:highlight w:val="yellow"/>
              </w:rPr>
            </w:pPr>
            <w:r w:rsidRPr="00684273">
              <w:rPr>
                <w:rFonts w:ascii="Arial" w:hAnsi="Arial" w:cs="Arial"/>
                <w:color w:val="000000"/>
                <w:sz w:val="16"/>
                <w:szCs w:val="16"/>
                <w:highlight w:val="yellow"/>
              </w:rPr>
              <w:t>2125</w:t>
            </w:r>
          </w:p>
        </w:tc>
        <w:tc>
          <w:tcPr>
            <w:tcW w:w="1985" w:type="dxa"/>
            <w:shd w:val="clear" w:color="auto" w:fill="auto"/>
            <w:vAlign w:val="center"/>
            <w:hideMark/>
          </w:tcPr>
          <w:p w14:paraId="7504A820" w14:textId="77777777" w:rsidR="001471C7" w:rsidRPr="00684273" w:rsidRDefault="001471C7" w:rsidP="001471C7">
            <w:pPr>
              <w:spacing w:after="0"/>
              <w:jc w:val="center"/>
              <w:rPr>
                <w:rFonts w:ascii="Arial" w:hAnsi="Arial" w:cs="Arial"/>
                <w:color w:val="000000"/>
                <w:sz w:val="16"/>
                <w:szCs w:val="16"/>
                <w:highlight w:val="yellow"/>
              </w:rPr>
            </w:pPr>
            <w:r w:rsidRPr="00684273">
              <w:rPr>
                <w:rFonts w:ascii="Arial" w:hAnsi="Arial" w:cs="Arial"/>
                <w:color w:val="000000"/>
                <w:sz w:val="16"/>
                <w:szCs w:val="16"/>
                <w:highlight w:val="yellow"/>
              </w:rPr>
              <w:t>3125</w:t>
            </w:r>
          </w:p>
        </w:tc>
        <w:tc>
          <w:tcPr>
            <w:tcW w:w="1842" w:type="dxa"/>
            <w:shd w:val="clear" w:color="auto" w:fill="auto"/>
            <w:vAlign w:val="center"/>
            <w:hideMark/>
          </w:tcPr>
          <w:p w14:paraId="4EB2BEFF"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9225</w:t>
            </w:r>
          </w:p>
        </w:tc>
        <w:tc>
          <w:tcPr>
            <w:tcW w:w="1843" w:type="dxa"/>
            <w:shd w:val="clear" w:color="auto" w:fill="auto"/>
            <w:vAlign w:val="center"/>
            <w:hideMark/>
          </w:tcPr>
          <w:p w14:paraId="3A5621B7"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10225</w:t>
            </w:r>
          </w:p>
        </w:tc>
      </w:tr>
      <w:tr w:rsidR="001471C7" w:rsidRPr="00DB7239" w14:paraId="7CB79E48" w14:textId="77777777" w:rsidTr="001471C7">
        <w:trPr>
          <w:trHeight w:val="270"/>
        </w:trPr>
        <w:tc>
          <w:tcPr>
            <w:tcW w:w="2825" w:type="dxa"/>
            <w:shd w:val="clear" w:color="000000" w:fill="F2F2F2"/>
            <w:vAlign w:val="center"/>
            <w:hideMark/>
          </w:tcPr>
          <w:p w14:paraId="764C5042"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3rd order IMD products</w:t>
            </w:r>
          </w:p>
        </w:tc>
        <w:tc>
          <w:tcPr>
            <w:tcW w:w="1843" w:type="dxa"/>
            <w:shd w:val="clear" w:color="000000" w:fill="F2F2F2"/>
            <w:vAlign w:val="center"/>
            <w:hideMark/>
          </w:tcPr>
          <w:p w14:paraId="68AFFA65"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|2*fx_low – fy_high|</w:t>
            </w:r>
          </w:p>
        </w:tc>
        <w:tc>
          <w:tcPr>
            <w:tcW w:w="1985" w:type="dxa"/>
            <w:shd w:val="clear" w:color="000000" w:fill="F2F2F2"/>
            <w:vAlign w:val="center"/>
            <w:hideMark/>
          </w:tcPr>
          <w:p w14:paraId="4225EFCC"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|2*fx_high – fy_low|</w:t>
            </w:r>
          </w:p>
        </w:tc>
        <w:tc>
          <w:tcPr>
            <w:tcW w:w="1842" w:type="dxa"/>
            <w:shd w:val="clear" w:color="000000" w:fill="F2F2F2"/>
            <w:vAlign w:val="center"/>
            <w:hideMark/>
          </w:tcPr>
          <w:p w14:paraId="446D4FA8"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|2*fy_low – fx_high|</w:t>
            </w:r>
          </w:p>
        </w:tc>
        <w:tc>
          <w:tcPr>
            <w:tcW w:w="1843" w:type="dxa"/>
            <w:shd w:val="clear" w:color="000000" w:fill="F2F2F2"/>
            <w:vAlign w:val="center"/>
            <w:hideMark/>
          </w:tcPr>
          <w:p w14:paraId="3095C51C"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|2*fy_high – fx_low|</w:t>
            </w:r>
          </w:p>
        </w:tc>
      </w:tr>
      <w:tr w:rsidR="001471C7" w:rsidRPr="00DB7239" w14:paraId="32E74768" w14:textId="77777777" w:rsidTr="001471C7">
        <w:trPr>
          <w:trHeight w:val="270"/>
        </w:trPr>
        <w:tc>
          <w:tcPr>
            <w:tcW w:w="2825" w:type="dxa"/>
            <w:shd w:val="clear" w:color="000000" w:fill="F2F2F2"/>
            <w:vAlign w:val="center"/>
            <w:hideMark/>
          </w:tcPr>
          <w:p w14:paraId="2B402B91"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57D41372"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175</w:t>
            </w:r>
          </w:p>
        </w:tc>
        <w:tc>
          <w:tcPr>
            <w:tcW w:w="1985" w:type="dxa"/>
            <w:shd w:val="clear" w:color="000000" w:fill="F2F2F2"/>
            <w:vAlign w:val="center"/>
            <w:hideMark/>
          </w:tcPr>
          <w:p w14:paraId="7DFAD7F9"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1675</w:t>
            </w:r>
          </w:p>
        </w:tc>
        <w:tc>
          <w:tcPr>
            <w:tcW w:w="1842" w:type="dxa"/>
            <w:shd w:val="clear" w:color="000000" w:fill="F2F2F2"/>
            <w:vAlign w:val="center"/>
            <w:hideMark/>
          </w:tcPr>
          <w:p w14:paraId="1B3C6A50"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8050</w:t>
            </w:r>
          </w:p>
        </w:tc>
        <w:tc>
          <w:tcPr>
            <w:tcW w:w="1843" w:type="dxa"/>
            <w:shd w:val="clear" w:color="000000" w:fill="F2F2F2"/>
            <w:vAlign w:val="center"/>
            <w:hideMark/>
          </w:tcPr>
          <w:p w14:paraId="77C74677"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9550</w:t>
            </w:r>
          </w:p>
        </w:tc>
      </w:tr>
      <w:tr w:rsidR="001471C7" w:rsidRPr="00DB7239" w14:paraId="09C7F66C" w14:textId="77777777" w:rsidTr="001471C7">
        <w:trPr>
          <w:trHeight w:val="270"/>
        </w:trPr>
        <w:tc>
          <w:tcPr>
            <w:tcW w:w="2825" w:type="dxa"/>
            <w:shd w:val="clear" w:color="000000" w:fill="F2F2F2"/>
            <w:vAlign w:val="center"/>
            <w:hideMark/>
          </w:tcPr>
          <w:p w14:paraId="6DAB2424"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3rd order IMD products</w:t>
            </w:r>
          </w:p>
        </w:tc>
        <w:tc>
          <w:tcPr>
            <w:tcW w:w="1843" w:type="dxa"/>
            <w:shd w:val="clear" w:color="000000" w:fill="F2F2F2"/>
            <w:vAlign w:val="center"/>
            <w:hideMark/>
          </w:tcPr>
          <w:p w14:paraId="59965E3B"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|2*fx_low + fy_low|</w:t>
            </w:r>
          </w:p>
        </w:tc>
        <w:tc>
          <w:tcPr>
            <w:tcW w:w="1985" w:type="dxa"/>
            <w:shd w:val="clear" w:color="000000" w:fill="F2F2F2"/>
            <w:vAlign w:val="center"/>
            <w:hideMark/>
          </w:tcPr>
          <w:p w14:paraId="78A9DFA9"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|2*fx_high + fy_high|</w:t>
            </w:r>
          </w:p>
        </w:tc>
        <w:tc>
          <w:tcPr>
            <w:tcW w:w="1842" w:type="dxa"/>
            <w:shd w:val="clear" w:color="000000" w:fill="F2F2F2"/>
            <w:vAlign w:val="center"/>
            <w:hideMark/>
          </w:tcPr>
          <w:p w14:paraId="27F65B9E"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|2*fy_low + fx_low|</w:t>
            </w:r>
          </w:p>
        </w:tc>
        <w:tc>
          <w:tcPr>
            <w:tcW w:w="1843" w:type="dxa"/>
            <w:shd w:val="clear" w:color="000000" w:fill="F2F2F2"/>
            <w:vAlign w:val="center"/>
            <w:hideMark/>
          </w:tcPr>
          <w:p w14:paraId="312594BD"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|2*fy_high + fx_high|</w:t>
            </w:r>
          </w:p>
        </w:tc>
      </w:tr>
      <w:tr w:rsidR="001471C7" w:rsidRPr="00DB7239" w14:paraId="01AE90B1" w14:textId="77777777" w:rsidTr="001471C7">
        <w:trPr>
          <w:trHeight w:val="270"/>
        </w:trPr>
        <w:tc>
          <w:tcPr>
            <w:tcW w:w="2825" w:type="dxa"/>
            <w:shd w:val="clear" w:color="000000" w:fill="F2F2F2"/>
            <w:vAlign w:val="center"/>
            <w:hideMark/>
          </w:tcPr>
          <w:p w14:paraId="574545F4"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17998EBD"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12525</w:t>
            </w:r>
          </w:p>
        </w:tc>
        <w:tc>
          <w:tcPr>
            <w:tcW w:w="1985" w:type="dxa"/>
            <w:shd w:val="clear" w:color="000000" w:fill="F2F2F2"/>
            <w:vAlign w:val="center"/>
            <w:hideMark/>
          </w:tcPr>
          <w:p w14:paraId="7905AE1E"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14025</w:t>
            </w:r>
          </w:p>
        </w:tc>
        <w:tc>
          <w:tcPr>
            <w:tcW w:w="1842" w:type="dxa"/>
            <w:shd w:val="clear" w:color="000000" w:fill="F2F2F2"/>
            <w:vAlign w:val="center"/>
            <w:hideMark/>
          </w:tcPr>
          <w:p w14:paraId="69F59D59"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15150</w:t>
            </w:r>
          </w:p>
        </w:tc>
        <w:tc>
          <w:tcPr>
            <w:tcW w:w="1843" w:type="dxa"/>
            <w:shd w:val="clear" w:color="000000" w:fill="F2F2F2"/>
            <w:vAlign w:val="center"/>
            <w:hideMark/>
          </w:tcPr>
          <w:p w14:paraId="0EA24144"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16650</w:t>
            </w:r>
          </w:p>
        </w:tc>
      </w:tr>
      <w:tr w:rsidR="001471C7" w:rsidRPr="00DB7239" w14:paraId="3A94479D" w14:textId="77777777" w:rsidTr="001471C7">
        <w:trPr>
          <w:trHeight w:val="270"/>
        </w:trPr>
        <w:tc>
          <w:tcPr>
            <w:tcW w:w="2825" w:type="dxa"/>
            <w:shd w:val="clear" w:color="auto" w:fill="auto"/>
            <w:vAlign w:val="center"/>
            <w:hideMark/>
          </w:tcPr>
          <w:p w14:paraId="20F1989D"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6F788F5C"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|3*fx_low –1* fy_high|</w:t>
            </w:r>
          </w:p>
        </w:tc>
        <w:tc>
          <w:tcPr>
            <w:tcW w:w="1985" w:type="dxa"/>
            <w:shd w:val="clear" w:color="auto" w:fill="auto"/>
            <w:vAlign w:val="center"/>
            <w:hideMark/>
          </w:tcPr>
          <w:p w14:paraId="7F20A278"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|3*fx_high – 1*fy_low|</w:t>
            </w:r>
          </w:p>
        </w:tc>
        <w:tc>
          <w:tcPr>
            <w:tcW w:w="1842" w:type="dxa"/>
            <w:shd w:val="clear" w:color="auto" w:fill="auto"/>
            <w:vAlign w:val="center"/>
            <w:hideMark/>
          </w:tcPr>
          <w:p w14:paraId="2205E515"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|3*fy_low – 1*fx_high|</w:t>
            </w:r>
          </w:p>
        </w:tc>
        <w:tc>
          <w:tcPr>
            <w:tcW w:w="1843" w:type="dxa"/>
            <w:shd w:val="clear" w:color="auto" w:fill="auto"/>
            <w:vAlign w:val="center"/>
            <w:hideMark/>
          </w:tcPr>
          <w:p w14:paraId="57322A79"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|3*fy_high – 1*fx_low|</w:t>
            </w:r>
          </w:p>
        </w:tc>
      </w:tr>
      <w:tr w:rsidR="001471C7" w:rsidRPr="00DB7239" w14:paraId="7D22E524" w14:textId="77777777" w:rsidTr="001471C7">
        <w:trPr>
          <w:trHeight w:val="270"/>
        </w:trPr>
        <w:tc>
          <w:tcPr>
            <w:tcW w:w="2825" w:type="dxa"/>
            <w:shd w:val="clear" w:color="auto" w:fill="auto"/>
            <w:vAlign w:val="center"/>
            <w:hideMark/>
          </w:tcPr>
          <w:p w14:paraId="658C1BD6"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4B14DDB9"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3475</w:t>
            </w:r>
          </w:p>
        </w:tc>
        <w:tc>
          <w:tcPr>
            <w:tcW w:w="1985" w:type="dxa"/>
            <w:shd w:val="clear" w:color="auto" w:fill="auto"/>
            <w:vAlign w:val="center"/>
            <w:hideMark/>
          </w:tcPr>
          <w:p w14:paraId="7A8ADB25"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5475</w:t>
            </w:r>
          </w:p>
        </w:tc>
        <w:tc>
          <w:tcPr>
            <w:tcW w:w="1842" w:type="dxa"/>
            <w:shd w:val="clear" w:color="auto" w:fill="auto"/>
            <w:vAlign w:val="center"/>
            <w:hideMark/>
          </w:tcPr>
          <w:p w14:paraId="3C060B95"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13975</w:t>
            </w:r>
          </w:p>
        </w:tc>
        <w:tc>
          <w:tcPr>
            <w:tcW w:w="1843" w:type="dxa"/>
            <w:shd w:val="clear" w:color="auto" w:fill="auto"/>
            <w:vAlign w:val="center"/>
            <w:hideMark/>
          </w:tcPr>
          <w:p w14:paraId="4EF737C2"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15975</w:t>
            </w:r>
          </w:p>
        </w:tc>
      </w:tr>
      <w:tr w:rsidR="001471C7" w:rsidRPr="00DB7239" w14:paraId="0E89820C" w14:textId="77777777" w:rsidTr="001471C7">
        <w:trPr>
          <w:trHeight w:val="270"/>
        </w:trPr>
        <w:tc>
          <w:tcPr>
            <w:tcW w:w="2825" w:type="dxa"/>
            <w:shd w:val="clear" w:color="auto" w:fill="auto"/>
            <w:vAlign w:val="center"/>
            <w:hideMark/>
          </w:tcPr>
          <w:p w14:paraId="3EBD83D9"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0777F9B9"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|2*fx_low –2* fy_high|</w:t>
            </w:r>
          </w:p>
        </w:tc>
        <w:tc>
          <w:tcPr>
            <w:tcW w:w="1985" w:type="dxa"/>
            <w:shd w:val="clear" w:color="auto" w:fill="auto"/>
            <w:vAlign w:val="center"/>
            <w:hideMark/>
          </w:tcPr>
          <w:p w14:paraId="20B3D22D"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|2*fx_high –2* fy_low|</w:t>
            </w:r>
          </w:p>
        </w:tc>
        <w:tc>
          <w:tcPr>
            <w:tcW w:w="1842" w:type="dxa"/>
            <w:shd w:val="clear" w:color="auto" w:fill="auto"/>
            <w:vAlign w:val="center"/>
            <w:hideMark/>
          </w:tcPr>
          <w:p w14:paraId="2D92C305"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|2*fx_low +2* fy_low|</w:t>
            </w:r>
          </w:p>
        </w:tc>
        <w:tc>
          <w:tcPr>
            <w:tcW w:w="1843" w:type="dxa"/>
            <w:shd w:val="clear" w:color="auto" w:fill="auto"/>
            <w:vAlign w:val="center"/>
            <w:hideMark/>
          </w:tcPr>
          <w:p w14:paraId="725052E8"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|2*fx_high +2* fy_high|</w:t>
            </w:r>
          </w:p>
        </w:tc>
      </w:tr>
      <w:tr w:rsidR="001471C7" w:rsidRPr="00DB7239" w14:paraId="2A645BA0" w14:textId="77777777" w:rsidTr="001471C7">
        <w:trPr>
          <w:trHeight w:val="270"/>
        </w:trPr>
        <w:tc>
          <w:tcPr>
            <w:tcW w:w="2825" w:type="dxa"/>
            <w:shd w:val="clear" w:color="auto" w:fill="auto"/>
            <w:vAlign w:val="center"/>
            <w:hideMark/>
          </w:tcPr>
          <w:p w14:paraId="4C4ED243"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06E52E42"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6250</w:t>
            </w:r>
          </w:p>
        </w:tc>
        <w:tc>
          <w:tcPr>
            <w:tcW w:w="1985" w:type="dxa"/>
            <w:shd w:val="clear" w:color="auto" w:fill="auto"/>
            <w:vAlign w:val="center"/>
            <w:hideMark/>
          </w:tcPr>
          <w:p w14:paraId="212C4C41"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4250</w:t>
            </w:r>
          </w:p>
        </w:tc>
        <w:tc>
          <w:tcPr>
            <w:tcW w:w="1842" w:type="dxa"/>
            <w:shd w:val="clear" w:color="auto" w:fill="auto"/>
            <w:vAlign w:val="center"/>
            <w:hideMark/>
          </w:tcPr>
          <w:p w14:paraId="3B762EE2"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18450</w:t>
            </w:r>
          </w:p>
        </w:tc>
        <w:tc>
          <w:tcPr>
            <w:tcW w:w="1843" w:type="dxa"/>
            <w:shd w:val="clear" w:color="auto" w:fill="auto"/>
            <w:vAlign w:val="center"/>
            <w:hideMark/>
          </w:tcPr>
          <w:p w14:paraId="3FF162B4"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20450</w:t>
            </w:r>
          </w:p>
        </w:tc>
      </w:tr>
      <w:tr w:rsidR="001471C7" w:rsidRPr="00DB7239" w14:paraId="2FFC3EB6" w14:textId="77777777" w:rsidTr="001471C7">
        <w:trPr>
          <w:trHeight w:val="270"/>
        </w:trPr>
        <w:tc>
          <w:tcPr>
            <w:tcW w:w="2825" w:type="dxa"/>
            <w:shd w:val="clear" w:color="auto" w:fill="auto"/>
            <w:vAlign w:val="center"/>
            <w:hideMark/>
          </w:tcPr>
          <w:p w14:paraId="671BC07F"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2EB4AAE5"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|3*fx_low +1* fy_low|</w:t>
            </w:r>
          </w:p>
        </w:tc>
        <w:tc>
          <w:tcPr>
            <w:tcW w:w="1985" w:type="dxa"/>
            <w:shd w:val="clear" w:color="auto" w:fill="auto"/>
            <w:vAlign w:val="center"/>
            <w:hideMark/>
          </w:tcPr>
          <w:p w14:paraId="640CD61A"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|3*fx_high + 1*fy_high|</w:t>
            </w:r>
          </w:p>
        </w:tc>
        <w:tc>
          <w:tcPr>
            <w:tcW w:w="1842" w:type="dxa"/>
            <w:shd w:val="clear" w:color="auto" w:fill="auto"/>
            <w:vAlign w:val="center"/>
            <w:hideMark/>
          </w:tcPr>
          <w:p w14:paraId="5B7E8527"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|3*fy_low + 1*fx_low|</w:t>
            </w:r>
          </w:p>
        </w:tc>
        <w:tc>
          <w:tcPr>
            <w:tcW w:w="1843" w:type="dxa"/>
            <w:shd w:val="clear" w:color="auto" w:fill="auto"/>
            <w:vAlign w:val="center"/>
            <w:hideMark/>
          </w:tcPr>
          <w:p w14:paraId="1FC6FD9D"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|3*fy_high + 1*fx_high|</w:t>
            </w:r>
          </w:p>
        </w:tc>
      </w:tr>
      <w:tr w:rsidR="001471C7" w:rsidRPr="00DB7239" w14:paraId="15C8681C" w14:textId="77777777" w:rsidTr="001471C7">
        <w:trPr>
          <w:trHeight w:val="270"/>
        </w:trPr>
        <w:tc>
          <w:tcPr>
            <w:tcW w:w="2825" w:type="dxa"/>
            <w:shd w:val="clear" w:color="auto" w:fill="auto"/>
            <w:vAlign w:val="center"/>
            <w:hideMark/>
          </w:tcPr>
          <w:p w14:paraId="7AFE9B50"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FFFFF"/>
            <w:vAlign w:val="center"/>
            <w:hideMark/>
          </w:tcPr>
          <w:p w14:paraId="14994C0B"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15825</w:t>
            </w:r>
          </w:p>
        </w:tc>
        <w:tc>
          <w:tcPr>
            <w:tcW w:w="1985" w:type="dxa"/>
            <w:shd w:val="clear" w:color="000000" w:fill="FFFFFF"/>
            <w:vAlign w:val="center"/>
            <w:hideMark/>
          </w:tcPr>
          <w:p w14:paraId="5806FEC3"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17825</w:t>
            </w:r>
          </w:p>
        </w:tc>
        <w:tc>
          <w:tcPr>
            <w:tcW w:w="1842" w:type="dxa"/>
            <w:shd w:val="clear" w:color="000000" w:fill="FFFFFF"/>
            <w:vAlign w:val="center"/>
            <w:hideMark/>
          </w:tcPr>
          <w:p w14:paraId="1F686498"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21075</w:t>
            </w:r>
          </w:p>
        </w:tc>
        <w:tc>
          <w:tcPr>
            <w:tcW w:w="1843" w:type="dxa"/>
            <w:shd w:val="clear" w:color="000000" w:fill="FFFFFF"/>
            <w:vAlign w:val="center"/>
            <w:hideMark/>
          </w:tcPr>
          <w:p w14:paraId="02E7E853"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23075</w:t>
            </w:r>
          </w:p>
        </w:tc>
      </w:tr>
      <w:tr w:rsidR="001471C7" w:rsidRPr="00DB7239" w14:paraId="34906588" w14:textId="77777777" w:rsidTr="001471C7">
        <w:trPr>
          <w:trHeight w:val="270"/>
        </w:trPr>
        <w:tc>
          <w:tcPr>
            <w:tcW w:w="2825" w:type="dxa"/>
            <w:shd w:val="clear" w:color="000000" w:fill="F2F2F2"/>
            <w:vAlign w:val="center"/>
            <w:hideMark/>
          </w:tcPr>
          <w:p w14:paraId="444EB73E"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1AD8916E"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|fx_low – 4*fy_high|</w:t>
            </w:r>
          </w:p>
        </w:tc>
        <w:tc>
          <w:tcPr>
            <w:tcW w:w="1985" w:type="dxa"/>
            <w:shd w:val="clear" w:color="000000" w:fill="F2F2F2"/>
            <w:vAlign w:val="center"/>
            <w:hideMark/>
          </w:tcPr>
          <w:p w14:paraId="014FDC84"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|fx_high – 4*fy_low|</w:t>
            </w:r>
          </w:p>
        </w:tc>
        <w:tc>
          <w:tcPr>
            <w:tcW w:w="1842" w:type="dxa"/>
            <w:shd w:val="clear" w:color="000000" w:fill="F2F2F2"/>
            <w:vAlign w:val="center"/>
            <w:hideMark/>
          </w:tcPr>
          <w:p w14:paraId="6FCB663A"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|fy_low – 4*fx_high|</w:t>
            </w:r>
          </w:p>
        </w:tc>
        <w:tc>
          <w:tcPr>
            <w:tcW w:w="1843" w:type="dxa"/>
            <w:shd w:val="clear" w:color="000000" w:fill="F2F2F2"/>
            <w:vAlign w:val="center"/>
            <w:hideMark/>
          </w:tcPr>
          <w:p w14:paraId="691DBAB3"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|fy_high – 4*fx_low|</w:t>
            </w:r>
          </w:p>
        </w:tc>
      </w:tr>
      <w:tr w:rsidR="001471C7" w:rsidRPr="00DB7239" w14:paraId="2829BB7F" w14:textId="77777777" w:rsidTr="001471C7">
        <w:trPr>
          <w:trHeight w:val="270"/>
        </w:trPr>
        <w:tc>
          <w:tcPr>
            <w:tcW w:w="2825" w:type="dxa"/>
            <w:shd w:val="clear" w:color="000000" w:fill="F2F2F2"/>
            <w:vAlign w:val="center"/>
            <w:hideMark/>
          </w:tcPr>
          <w:p w14:paraId="2293D997"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1D0F3EC3"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22400</w:t>
            </w:r>
          </w:p>
        </w:tc>
        <w:tc>
          <w:tcPr>
            <w:tcW w:w="1985" w:type="dxa"/>
            <w:shd w:val="clear" w:color="000000" w:fill="F2F2F2"/>
            <w:vAlign w:val="center"/>
            <w:hideMark/>
          </w:tcPr>
          <w:p w14:paraId="6CE78E90"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19900</w:t>
            </w:r>
          </w:p>
        </w:tc>
        <w:tc>
          <w:tcPr>
            <w:tcW w:w="1842" w:type="dxa"/>
            <w:shd w:val="clear" w:color="000000" w:fill="F2F2F2"/>
            <w:vAlign w:val="center"/>
            <w:hideMark/>
          </w:tcPr>
          <w:p w14:paraId="0A550E58"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9275</w:t>
            </w:r>
          </w:p>
        </w:tc>
        <w:tc>
          <w:tcPr>
            <w:tcW w:w="1843" w:type="dxa"/>
            <w:shd w:val="clear" w:color="000000" w:fill="F2F2F2"/>
            <w:vAlign w:val="center"/>
            <w:hideMark/>
          </w:tcPr>
          <w:p w14:paraId="7C140C53"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6775</w:t>
            </w:r>
          </w:p>
        </w:tc>
      </w:tr>
      <w:tr w:rsidR="001471C7" w:rsidRPr="00DB7239" w14:paraId="20C89032" w14:textId="77777777" w:rsidTr="001471C7">
        <w:trPr>
          <w:trHeight w:val="270"/>
        </w:trPr>
        <w:tc>
          <w:tcPr>
            <w:tcW w:w="2825" w:type="dxa"/>
            <w:shd w:val="clear" w:color="000000" w:fill="F2F2F2"/>
            <w:vAlign w:val="center"/>
            <w:hideMark/>
          </w:tcPr>
          <w:p w14:paraId="640ACDFA"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0D8CDDAB"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|2*fx_low - 3*fy_high|</w:t>
            </w:r>
          </w:p>
        </w:tc>
        <w:tc>
          <w:tcPr>
            <w:tcW w:w="1985" w:type="dxa"/>
            <w:shd w:val="clear" w:color="000000" w:fill="F2F2F2"/>
            <w:vAlign w:val="center"/>
            <w:hideMark/>
          </w:tcPr>
          <w:p w14:paraId="7020A789"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|2*fx_high - 3*fy_low|</w:t>
            </w:r>
          </w:p>
        </w:tc>
        <w:tc>
          <w:tcPr>
            <w:tcW w:w="1842" w:type="dxa"/>
            <w:shd w:val="clear" w:color="000000" w:fill="F2F2F2"/>
            <w:vAlign w:val="center"/>
            <w:hideMark/>
          </w:tcPr>
          <w:p w14:paraId="2FC81860"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|2*fy_low - 3*fx_high|</w:t>
            </w:r>
          </w:p>
        </w:tc>
        <w:tc>
          <w:tcPr>
            <w:tcW w:w="1843" w:type="dxa"/>
            <w:shd w:val="clear" w:color="000000" w:fill="F2F2F2"/>
            <w:vAlign w:val="center"/>
            <w:hideMark/>
          </w:tcPr>
          <w:p w14:paraId="2A5BDA0B"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|2*fy_high -3*fx_low|</w:t>
            </w:r>
          </w:p>
        </w:tc>
      </w:tr>
      <w:tr w:rsidR="001471C7" w:rsidRPr="00DB7239" w14:paraId="7CB340CA" w14:textId="77777777" w:rsidTr="001471C7">
        <w:trPr>
          <w:trHeight w:val="270"/>
        </w:trPr>
        <w:tc>
          <w:tcPr>
            <w:tcW w:w="2825" w:type="dxa"/>
            <w:shd w:val="clear" w:color="000000" w:fill="F2F2F2"/>
            <w:vAlign w:val="center"/>
            <w:hideMark/>
          </w:tcPr>
          <w:p w14:paraId="49508A7B"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31DD72FE"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12675</w:t>
            </w:r>
          </w:p>
        </w:tc>
        <w:tc>
          <w:tcPr>
            <w:tcW w:w="1985" w:type="dxa"/>
            <w:shd w:val="clear" w:color="000000" w:fill="F2F2F2"/>
            <w:vAlign w:val="center"/>
            <w:hideMark/>
          </w:tcPr>
          <w:p w14:paraId="179139BE"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10175</w:t>
            </w:r>
          </w:p>
        </w:tc>
        <w:tc>
          <w:tcPr>
            <w:tcW w:w="1842" w:type="dxa"/>
            <w:shd w:val="clear" w:color="000000" w:fill="F2F2F2"/>
            <w:vAlign w:val="center"/>
            <w:hideMark/>
          </w:tcPr>
          <w:p w14:paraId="3960DBBB" w14:textId="77777777" w:rsidR="001471C7" w:rsidRPr="00684273" w:rsidRDefault="001471C7" w:rsidP="001471C7">
            <w:pPr>
              <w:spacing w:after="0"/>
              <w:jc w:val="center"/>
              <w:rPr>
                <w:rFonts w:ascii="Arial" w:hAnsi="Arial" w:cs="Arial"/>
                <w:color w:val="000000"/>
                <w:sz w:val="16"/>
                <w:szCs w:val="16"/>
                <w:highlight w:val="yellow"/>
              </w:rPr>
            </w:pPr>
            <w:r w:rsidRPr="00684273">
              <w:rPr>
                <w:rFonts w:ascii="Arial" w:hAnsi="Arial" w:cs="Arial"/>
                <w:color w:val="000000"/>
                <w:sz w:val="16"/>
                <w:szCs w:val="16"/>
                <w:highlight w:val="yellow"/>
              </w:rPr>
              <w:t>450</w:t>
            </w:r>
          </w:p>
        </w:tc>
        <w:tc>
          <w:tcPr>
            <w:tcW w:w="1843" w:type="dxa"/>
            <w:shd w:val="clear" w:color="000000" w:fill="F2F2F2"/>
            <w:vAlign w:val="center"/>
            <w:hideMark/>
          </w:tcPr>
          <w:p w14:paraId="53DA6721" w14:textId="77777777" w:rsidR="001471C7" w:rsidRPr="00684273" w:rsidRDefault="001471C7" w:rsidP="001471C7">
            <w:pPr>
              <w:spacing w:after="0"/>
              <w:jc w:val="center"/>
              <w:rPr>
                <w:rFonts w:ascii="Arial" w:hAnsi="Arial" w:cs="Arial"/>
                <w:color w:val="000000"/>
                <w:sz w:val="16"/>
                <w:szCs w:val="16"/>
                <w:highlight w:val="yellow"/>
              </w:rPr>
            </w:pPr>
            <w:r w:rsidRPr="00684273">
              <w:rPr>
                <w:rFonts w:ascii="Arial" w:hAnsi="Arial" w:cs="Arial"/>
                <w:color w:val="000000"/>
                <w:sz w:val="16"/>
                <w:szCs w:val="16"/>
                <w:highlight w:val="yellow"/>
              </w:rPr>
              <w:t>2950</w:t>
            </w:r>
          </w:p>
        </w:tc>
      </w:tr>
      <w:tr w:rsidR="001471C7" w:rsidRPr="00DB7239" w14:paraId="5A6C4EDC" w14:textId="77777777" w:rsidTr="001471C7">
        <w:trPr>
          <w:trHeight w:val="270"/>
        </w:trPr>
        <w:tc>
          <w:tcPr>
            <w:tcW w:w="2825" w:type="dxa"/>
            <w:shd w:val="clear" w:color="000000" w:fill="F2F2F2"/>
            <w:vAlign w:val="center"/>
            <w:hideMark/>
          </w:tcPr>
          <w:p w14:paraId="03C9837E"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64C620DC"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|fx_low + 4*fy_low|</w:t>
            </w:r>
          </w:p>
        </w:tc>
        <w:tc>
          <w:tcPr>
            <w:tcW w:w="1985" w:type="dxa"/>
            <w:shd w:val="clear" w:color="000000" w:fill="F2F2F2"/>
            <w:vAlign w:val="center"/>
            <w:hideMark/>
          </w:tcPr>
          <w:p w14:paraId="1FE77895"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|fx_high + 4*fy_high|</w:t>
            </w:r>
          </w:p>
        </w:tc>
        <w:tc>
          <w:tcPr>
            <w:tcW w:w="1842" w:type="dxa"/>
            <w:shd w:val="clear" w:color="000000" w:fill="F2F2F2"/>
            <w:vAlign w:val="center"/>
            <w:hideMark/>
          </w:tcPr>
          <w:p w14:paraId="0E09ABBF"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|fy_low + 4*fx_low|</w:t>
            </w:r>
          </w:p>
        </w:tc>
        <w:tc>
          <w:tcPr>
            <w:tcW w:w="1843" w:type="dxa"/>
            <w:shd w:val="clear" w:color="000000" w:fill="F2F2F2"/>
            <w:vAlign w:val="center"/>
            <w:hideMark/>
          </w:tcPr>
          <w:p w14:paraId="240E7A08"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|fy_high + 4*fx_high|</w:t>
            </w:r>
          </w:p>
        </w:tc>
      </w:tr>
      <w:tr w:rsidR="001471C7" w:rsidRPr="00DB7239" w14:paraId="0D6F5828" w14:textId="77777777" w:rsidTr="001471C7">
        <w:trPr>
          <w:trHeight w:val="270"/>
        </w:trPr>
        <w:tc>
          <w:tcPr>
            <w:tcW w:w="2825" w:type="dxa"/>
            <w:shd w:val="clear" w:color="000000" w:fill="F2F2F2"/>
            <w:vAlign w:val="center"/>
            <w:hideMark/>
          </w:tcPr>
          <w:p w14:paraId="081A327B"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700F4304"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27000</w:t>
            </w:r>
          </w:p>
        </w:tc>
        <w:tc>
          <w:tcPr>
            <w:tcW w:w="1985" w:type="dxa"/>
            <w:shd w:val="clear" w:color="000000" w:fill="F2F2F2"/>
            <w:vAlign w:val="center"/>
            <w:hideMark/>
          </w:tcPr>
          <w:p w14:paraId="148AE259"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29500</w:t>
            </w:r>
          </w:p>
        </w:tc>
        <w:tc>
          <w:tcPr>
            <w:tcW w:w="1842" w:type="dxa"/>
            <w:shd w:val="clear" w:color="000000" w:fill="F2F2F2"/>
            <w:vAlign w:val="center"/>
            <w:hideMark/>
          </w:tcPr>
          <w:p w14:paraId="2F1A2768"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19125</w:t>
            </w:r>
          </w:p>
        </w:tc>
        <w:tc>
          <w:tcPr>
            <w:tcW w:w="1843" w:type="dxa"/>
            <w:shd w:val="clear" w:color="000000" w:fill="F2F2F2"/>
            <w:vAlign w:val="center"/>
            <w:hideMark/>
          </w:tcPr>
          <w:p w14:paraId="196687AB"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21625</w:t>
            </w:r>
          </w:p>
        </w:tc>
      </w:tr>
      <w:tr w:rsidR="001471C7" w:rsidRPr="00DB7239" w14:paraId="311407E8" w14:textId="77777777" w:rsidTr="001471C7">
        <w:trPr>
          <w:trHeight w:val="270"/>
        </w:trPr>
        <w:tc>
          <w:tcPr>
            <w:tcW w:w="2825" w:type="dxa"/>
            <w:shd w:val="clear" w:color="000000" w:fill="F2F2F2"/>
            <w:vAlign w:val="center"/>
            <w:hideMark/>
          </w:tcPr>
          <w:p w14:paraId="0395B061"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209C3568"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|2*fx_low + 3*fy_low|</w:t>
            </w:r>
          </w:p>
        </w:tc>
        <w:tc>
          <w:tcPr>
            <w:tcW w:w="1985" w:type="dxa"/>
            <w:shd w:val="clear" w:color="000000" w:fill="F2F2F2"/>
            <w:vAlign w:val="center"/>
            <w:hideMark/>
          </w:tcPr>
          <w:p w14:paraId="23B9AB27"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|2*fx_high + 3*fy_high|</w:t>
            </w:r>
          </w:p>
        </w:tc>
        <w:tc>
          <w:tcPr>
            <w:tcW w:w="1842" w:type="dxa"/>
            <w:shd w:val="clear" w:color="000000" w:fill="F2F2F2"/>
            <w:vAlign w:val="center"/>
            <w:hideMark/>
          </w:tcPr>
          <w:p w14:paraId="24E7BEE0"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|2*fy_low + 3*fx_low|</w:t>
            </w:r>
          </w:p>
        </w:tc>
        <w:tc>
          <w:tcPr>
            <w:tcW w:w="1843" w:type="dxa"/>
            <w:shd w:val="clear" w:color="000000" w:fill="F2F2F2"/>
            <w:vAlign w:val="center"/>
            <w:hideMark/>
          </w:tcPr>
          <w:p w14:paraId="69926AB1"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|2*fy_high + 3*fx_high|</w:t>
            </w:r>
          </w:p>
        </w:tc>
      </w:tr>
      <w:tr w:rsidR="001471C7" w:rsidRPr="00DB7239" w14:paraId="1C0FABC3" w14:textId="77777777" w:rsidTr="001471C7">
        <w:trPr>
          <w:trHeight w:val="270"/>
        </w:trPr>
        <w:tc>
          <w:tcPr>
            <w:tcW w:w="2825" w:type="dxa"/>
            <w:shd w:val="clear" w:color="000000" w:fill="F2F2F2"/>
            <w:vAlign w:val="center"/>
            <w:hideMark/>
          </w:tcPr>
          <w:p w14:paraId="68800F91"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13E22809"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24375</w:t>
            </w:r>
          </w:p>
        </w:tc>
        <w:tc>
          <w:tcPr>
            <w:tcW w:w="1985" w:type="dxa"/>
            <w:shd w:val="clear" w:color="000000" w:fill="F2F2F2"/>
            <w:vAlign w:val="center"/>
            <w:hideMark/>
          </w:tcPr>
          <w:p w14:paraId="6626AC7F"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26875</w:t>
            </w:r>
          </w:p>
        </w:tc>
        <w:tc>
          <w:tcPr>
            <w:tcW w:w="1842" w:type="dxa"/>
            <w:shd w:val="clear" w:color="000000" w:fill="F2F2F2"/>
            <w:vAlign w:val="center"/>
            <w:hideMark/>
          </w:tcPr>
          <w:p w14:paraId="74B46C0F"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21750</w:t>
            </w:r>
          </w:p>
        </w:tc>
        <w:tc>
          <w:tcPr>
            <w:tcW w:w="1843" w:type="dxa"/>
            <w:shd w:val="clear" w:color="000000" w:fill="F2F2F2"/>
            <w:vAlign w:val="center"/>
            <w:hideMark/>
          </w:tcPr>
          <w:p w14:paraId="48A2792E"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24250</w:t>
            </w:r>
          </w:p>
        </w:tc>
      </w:tr>
    </w:tbl>
    <w:p w14:paraId="203D0759" w14:textId="77777777" w:rsidR="001471C7" w:rsidRDefault="001471C7" w:rsidP="001471C7">
      <w:pPr>
        <w:rPr>
          <w:rFonts w:asciiTheme="minorHAnsi" w:eastAsiaTheme="minorHAnsi" w:hAnsiTheme="minorHAnsi" w:cstheme="minorBidi"/>
          <w:sz w:val="22"/>
          <w:szCs w:val="22"/>
        </w:rPr>
      </w:pPr>
    </w:p>
    <w:p w14:paraId="604F9AF3" w14:textId="77777777" w:rsidR="001471C7" w:rsidRDefault="001471C7" w:rsidP="001471C7">
      <w:pPr>
        <w:rPr>
          <w:lang w:eastAsia="ko-KR"/>
        </w:rPr>
      </w:pPr>
      <w:r w:rsidRPr="0073594C">
        <w:rPr>
          <w:lang w:eastAsia="ko-KR"/>
        </w:rPr>
        <w:t xml:space="preserve">Based on the </w:t>
      </w:r>
      <w:r>
        <w:rPr>
          <w:lang w:val="en-US" w:eastAsia="zh-CN"/>
        </w:rPr>
        <w:t xml:space="preserve">tables </w:t>
      </w:r>
      <w:r w:rsidRPr="0073594C">
        <w:rPr>
          <w:lang w:eastAsia="ko-KR"/>
        </w:rPr>
        <w:t xml:space="preserve">above it can be seen that </w:t>
      </w:r>
    </w:p>
    <w:p w14:paraId="68F85044" w14:textId="77777777" w:rsidR="001471C7" w:rsidRDefault="001471C7" w:rsidP="006A0293">
      <w:pPr>
        <w:pStyle w:val="affb"/>
        <w:overflowPunct w:val="0"/>
        <w:autoSpaceDE w:val="0"/>
        <w:autoSpaceDN w:val="0"/>
        <w:adjustRightInd w:val="0"/>
        <w:textAlignment w:val="baseline"/>
        <w:rPr>
          <w:lang w:eastAsia="zh-CN"/>
        </w:rPr>
      </w:pPr>
      <w:r>
        <w:rPr>
          <w:lang w:eastAsia="ko-KR"/>
        </w:rPr>
        <w:t>n1</w:t>
      </w:r>
      <w:r w:rsidRPr="0073594C">
        <w:rPr>
          <w:lang w:eastAsia="ko-KR"/>
        </w:rPr>
        <w:t xml:space="preserve"> + n</w:t>
      </w:r>
      <w:r>
        <w:rPr>
          <w:lang w:eastAsia="ko-KR"/>
        </w:rPr>
        <w:t>78</w:t>
      </w:r>
      <w:r w:rsidRPr="0073594C">
        <w:rPr>
          <w:lang w:eastAsia="ko-KR"/>
        </w:rPr>
        <w:t xml:space="preserve"> IMD</w:t>
      </w:r>
      <w:r>
        <w:rPr>
          <w:lang w:eastAsia="ko-KR"/>
        </w:rPr>
        <w:t>5</w:t>
      </w:r>
      <w:r w:rsidRPr="0073594C">
        <w:rPr>
          <w:lang w:eastAsia="ko-KR"/>
        </w:rPr>
        <w:t xml:space="preserve"> may affect Rx frequencies of band n</w:t>
      </w:r>
      <w:r>
        <w:rPr>
          <w:lang w:eastAsia="ko-KR"/>
        </w:rPr>
        <w:t>102</w:t>
      </w:r>
    </w:p>
    <w:p w14:paraId="192C2170" w14:textId="77777777" w:rsidR="001471C7" w:rsidRDefault="001471C7" w:rsidP="006A0293">
      <w:pPr>
        <w:pStyle w:val="affb"/>
        <w:overflowPunct w:val="0"/>
        <w:autoSpaceDE w:val="0"/>
        <w:autoSpaceDN w:val="0"/>
        <w:adjustRightInd w:val="0"/>
        <w:textAlignment w:val="baseline"/>
        <w:rPr>
          <w:lang w:eastAsia="zh-CN"/>
        </w:rPr>
      </w:pPr>
      <w:r>
        <w:rPr>
          <w:lang w:eastAsia="ko-KR"/>
        </w:rPr>
        <w:t>n78</w:t>
      </w:r>
      <w:r w:rsidRPr="0073594C">
        <w:rPr>
          <w:lang w:eastAsia="ko-KR"/>
        </w:rPr>
        <w:t xml:space="preserve"> + n</w:t>
      </w:r>
      <w:r>
        <w:rPr>
          <w:lang w:eastAsia="ko-KR"/>
        </w:rPr>
        <w:t>102 IMD2 and</w:t>
      </w:r>
      <w:r w:rsidRPr="0073594C">
        <w:rPr>
          <w:lang w:eastAsia="ko-KR"/>
        </w:rPr>
        <w:t xml:space="preserve"> IMD</w:t>
      </w:r>
      <w:r>
        <w:rPr>
          <w:lang w:eastAsia="ko-KR"/>
        </w:rPr>
        <w:t>5</w:t>
      </w:r>
      <w:r w:rsidRPr="0073594C">
        <w:rPr>
          <w:lang w:eastAsia="ko-KR"/>
        </w:rPr>
        <w:t xml:space="preserve"> may affect Rx frequencies of band n</w:t>
      </w:r>
      <w:r>
        <w:rPr>
          <w:lang w:eastAsia="ko-KR"/>
        </w:rPr>
        <w:t>1</w:t>
      </w:r>
    </w:p>
    <w:p w14:paraId="4D0B8C45" w14:textId="77777777" w:rsidR="001471C7" w:rsidRDefault="001471C7" w:rsidP="001471C7">
      <w:pPr>
        <w:ind w:left="360"/>
        <w:rPr>
          <w:lang w:eastAsia="zh-CN"/>
        </w:rPr>
      </w:pPr>
    </w:p>
    <w:p w14:paraId="4F1110F3" w14:textId="741C12F7" w:rsidR="001471C7" w:rsidRPr="006A0293" w:rsidRDefault="001471C7" w:rsidP="001471C7">
      <w:pPr>
        <w:pStyle w:val="41"/>
      </w:pPr>
      <w:bookmarkStart w:id="591" w:name="_Toc136288515"/>
      <w:r w:rsidRPr="006A0293">
        <w:t>5.</w:t>
      </w:r>
      <w:r w:rsidR="00E21E87" w:rsidRPr="006A0293">
        <w:t>55</w:t>
      </w:r>
      <w:r w:rsidRPr="006A0293">
        <w:t>.2.2</w:t>
      </w:r>
      <w:r w:rsidRPr="006A0293">
        <w:tab/>
        <w:t>REFSENS requirements</w:t>
      </w:r>
      <w:bookmarkEnd w:id="591"/>
    </w:p>
    <w:p w14:paraId="5CC42AF8" w14:textId="77777777" w:rsidR="001471C7" w:rsidRDefault="001471C7" w:rsidP="001471C7">
      <w:r>
        <w:t>Based on the co-existence studies there are a need to define MSD values. MSD values from DC_8A_n28-n79 are reused, for IMD5 into n102. This is the only combination that creates a 5</w:t>
      </w:r>
      <w:r w:rsidRPr="00F245F9">
        <w:rPr>
          <w:vertAlign w:val="superscript"/>
        </w:rPr>
        <w:t>th</w:t>
      </w:r>
      <w:r>
        <w:t xml:space="preserve"> order IMD in the highest band, although 8A and n1 are distant in frequency, but so is n79 and n102. For IMD5 MSD 0.0dB could be used which is the same as for the case in DC_8A_n28-n79, which essentially asks for the test to prove that the UE is compliant with no relaxation despite the presence of the IMD product. However, given n102 is a shared spectrum access band the MSD is left as N/A.For IMD2 in band 1 the values of CA_n1A-n41A-n79A are re-used for two higher bands generating IMD2 in band 1.</w:t>
      </w:r>
    </w:p>
    <w:p w14:paraId="6CB14D20" w14:textId="518BC979" w:rsidR="001471C7" w:rsidRDefault="001471C7" w:rsidP="001471C7">
      <w:pPr>
        <w:pStyle w:val="TH"/>
        <w:rPr>
          <w:rFonts w:cs="Arial"/>
        </w:rPr>
      </w:pPr>
      <w:r>
        <w:rPr>
          <w:rFonts w:cs="Arial"/>
        </w:rPr>
        <w:t xml:space="preserve">Table </w:t>
      </w:r>
      <w:r w:rsidRPr="00A20126">
        <w:rPr>
          <w:rFonts w:cs="Arial"/>
        </w:rPr>
        <w:t>5.</w:t>
      </w:r>
      <w:r w:rsidR="00E21E87">
        <w:rPr>
          <w:rFonts w:cs="Arial"/>
        </w:rPr>
        <w:t>55</w:t>
      </w:r>
      <w:r>
        <w:rPr>
          <w:rFonts w:cs="Arial"/>
        </w:rPr>
        <w:t>.</w:t>
      </w:r>
      <w:r w:rsidRPr="00A20126">
        <w:rPr>
          <w:rFonts w:cs="Arial"/>
        </w:rPr>
        <w:t>2.</w:t>
      </w:r>
      <w:r>
        <w:rPr>
          <w:rFonts w:cs="Arial"/>
        </w:rPr>
        <w:t xml:space="preserve">2-1: </w:t>
      </w:r>
      <w:r w:rsidRPr="00A20126">
        <w:rPr>
          <w:rFonts w:cs="Arial"/>
        </w:rPr>
        <w:t xml:space="preserve">3DL/2UL </w:t>
      </w:r>
      <w:r>
        <w:rPr>
          <w:rFonts w:cs="Arial"/>
        </w:rPr>
        <w:t>inter-band</w:t>
      </w:r>
      <w:r w:rsidRPr="00A20126">
        <w:rPr>
          <w:rFonts w:cs="Arial"/>
        </w:rPr>
        <w:t xml:space="preserve"> 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1471C7" w14:paraId="08E7247B" w14:textId="77777777" w:rsidTr="001471C7">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68E8A714" w14:textId="77777777" w:rsidR="001471C7" w:rsidRDefault="001471C7" w:rsidP="001471C7">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405E9E2E" w14:textId="77777777" w:rsidR="001471C7" w:rsidRDefault="001471C7" w:rsidP="001471C7">
            <w:pPr>
              <w:pStyle w:val="TAH"/>
            </w:pPr>
            <w:r>
              <w:t>Source of IMD</w:t>
            </w:r>
          </w:p>
        </w:tc>
      </w:tr>
      <w:tr w:rsidR="001471C7" w14:paraId="494B7DE7" w14:textId="77777777" w:rsidTr="001471C7">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66F2707" w14:textId="77777777" w:rsidR="001471C7" w:rsidRDefault="001471C7" w:rsidP="001471C7">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138EEB2" w14:textId="77777777" w:rsidR="001471C7" w:rsidRDefault="001471C7" w:rsidP="001471C7">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5029CA27" w14:textId="77777777" w:rsidR="001471C7" w:rsidRDefault="001471C7" w:rsidP="001471C7">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6E3D0971" w14:textId="77777777" w:rsidR="001471C7" w:rsidRDefault="001471C7" w:rsidP="001471C7">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36A014A2" w14:textId="77777777" w:rsidR="001471C7" w:rsidRDefault="001471C7" w:rsidP="001471C7">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364469F0" w14:textId="77777777" w:rsidR="001471C7" w:rsidRDefault="001471C7" w:rsidP="001471C7">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79A0E2EB" w14:textId="77777777" w:rsidR="001471C7" w:rsidRDefault="001471C7" w:rsidP="001471C7">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2C2E3D32" w14:textId="77777777" w:rsidR="001471C7" w:rsidRDefault="001471C7" w:rsidP="001471C7">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04EE6954" w14:textId="77777777" w:rsidR="001471C7" w:rsidRDefault="001471C7" w:rsidP="001471C7">
            <w:pPr>
              <w:pStyle w:val="TAH"/>
            </w:pPr>
          </w:p>
        </w:tc>
      </w:tr>
      <w:tr w:rsidR="001471C7" w14:paraId="78A91B4F" w14:textId="77777777" w:rsidTr="001471C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029DE35" w14:textId="77777777" w:rsidR="001471C7" w:rsidRDefault="001471C7" w:rsidP="001471C7">
            <w:pPr>
              <w:pStyle w:val="TAC"/>
              <w:rPr>
                <w:lang w:val="en-US" w:eastAsia="zh-CN"/>
              </w:rPr>
            </w:pPr>
            <w:r w:rsidRPr="009253A0">
              <w:rPr>
                <w:color w:val="000000"/>
                <w:lang w:eastAsia="zh-CN"/>
              </w:rPr>
              <w:t>CA_n</w:t>
            </w:r>
            <w:r>
              <w:rPr>
                <w:color w:val="000000"/>
                <w:lang w:eastAsia="zh-CN"/>
              </w:rPr>
              <w:t>1</w:t>
            </w:r>
            <w:r w:rsidRPr="009253A0">
              <w:rPr>
                <w:color w:val="000000"/>
                <w:lang w:eastAsia="zh-CN"/>
              </w:rPr>
              <w:t>-n</w:t>
            </w:r>
            <w:r>
              <w:rPr>
                <w:color w:val="000000"/>
                <w:lang w:eastAsia="zh-CN"/>
              </w:rPr>
              <w:t>78</w:t>
            </w:r>
            <w:r w:rsidRPr="009253A0">
              <w:rPr>
                <w:color w:val="000000"/>
                <w:lang w:eastAsia="zh-CN"/>
              </w:rPr>
              <w:t>-n</w:t>
            </w:r>
            <w:r>
              <w:rPr>
                <w:color w:val="000000"/>
                <w:lang w:eastAsia="zh-CN"/>
              </w:rPr>
              <w:t>102</w:t>
            </w:r>
          </w:p>
        </w:tc>
        <w:tc>
          <w:tcPr>
            <w:tcW w:w="1146" w:type="dxa"/>
            <w:tcBorders>
              <w:top w:val="single" w:sz="4" w:space="0" w:color="auto"/>
              <w:left w:val="single" w:sz="4" w:space="0" w:color="auto"/>
              <w:right w:val="single" w:sz="4" w:space="0" w:color="auto"/>
            </w:tcBorders>
          </w:tcPr>
          <w:p w14:paraId="113E888C" w14:textId="77777777" w:rsidR="001471C7" w:rsidRDefault="001471C7" w:rsidP="001471C7">
            <w:pPr>
              <w:pStyle w:val="TAC"/>
              <w:rPr>
                <w:lang w:val="en-US" w:eastAsia="ko-KR"/>
              </w:rPr>
            </w:pPr>
            <w:r>
              <w:t>n1</w:t>
            </w:r>
          </w:p>
        </w:tc>
        <w:tc>
          <w:tcPr>
            <w:tcW w:w="960" w:type="dxa"/>
            <w:tcBorders>
              <w:top w:val="single" w:sz="4" w:space="0" w:color="auto"/>
              <w:left w:val="single" w:sz="4" w:space="0" w:color="auto"/>
              <w:right w:val="single" w:sz="4" w:space="0" w:color="auto"/>
            </w:tcBorders>
            <w:vAlign w:val="center"/>
          </w:tcPr>
          <w:p w14:paraId="27092EEA" w14:textId="77777777" w:rsidR="001471C7" w:rsidRDefault="001471C7" w:rsidP="001471C7">
            <w:pPr>
              <w:pStyle w:val="TAC"/>
              <w:rPr>
                <w:lang w:val="en-US" w:eastAsia="ko-KR"/>
              </w:rPr>
            </w:pPr>
            <w:r>
              <w:rPr>
                <w:rFonts w:cs="Arial"/>
                <w:color w:val="000000"/>
                <w:szCs w:val="18"/>
              </w:rPr>
              <w:t>1970</w:t>
            </w:r>
          </w:p>
        </w:tc>
        <w:tc>
          <w:tcPr>
            <w:tcW w:w="964" w:type="dxa"/>
            <w:tcBorders>
              <w:top w:val="single" w:sz="4" w:space="0" w:color="auto"/>
              <w:left w:val="single" w:sz="4" w:space="0" w:color="auto"/>
              <w:right w:val="single" w:sz="4" w:space="0" w:color="auto"/>
            </w:tcBorders>
          </w:tcPr>
          <w:p w14:paraId="2659887F" w14:textId="77777777" w:rsidR="001471C7" w:rsidRDefault="001471C7" w:rsidP="001471C7">
            <w:pPr>
              <w:pStyle w:val="TAC"/>
              <w:rPr>
                <w:lang w:val="en-US" w:eastAsia="ko-KR"/>
              </w:rPr>
            </w:pPr>
            <w:r>
              <w:rPr>
                <w:lang w:val="en-US" w:eastAsia="ko-KR"/>
              </w:rPr>
              <w:t>5</w:t>
            </w:r>
          </w:p>
        </w:tc>
        <w:tc>
          <w:tcPr>
            <w:tcW w:w="960" w:type="dxa"/>
            <w:tcBorders>
              <w:top w:val="single" w:sz="4" w:space="0" w:color="auto"/>
              <w:left w:val="single" w:sz="4" w:space="0" w:color="auto"/>
              <w:right w:val="single" w:sz="4" w:space="0" w:color="auto"/>
            </w:tcBorders>
          </w:tcPr>
          <w:p w14:paraId="53D64089" w14:textId="77777777" w:rsidR="001471C7" w:rsidRDefault="001471C7" w:rsidP="001471C7">
            <w:pPr>
              <w:pStyle w:val="TAC"/>
              <w:rPr>
                <w:lang w:val="en-US" w:eastAsia="ko-KR"/>
              </w:rPr>
            </w:pPr>
            <w:r>
              <w:rPr>
                <w:lang w:val="en-US" w:eastAsia="ko-KR"/>
              </w:rPr>
              <w:t>25</w:t>
            </w:r>
          </w:p>
        </w:tc>
        <w:tc>
          <w:tcPr>
            <w:tcW w:w="960" w:type="dxa"/>
            <w:tcBorders>
              <w:top w:val="single" w:sz="4" w:space="0" w:color="auto"/>
              <w:left w:val="single" w:sz="4" w:space="0" w:color="auto"/>
              <w:right w:val="single" w:sz="4" w:space="0" w:color="auto"/>
            </w:tcBorders>
            <w:vAlign w:val="center"/>
          </w:tcPr>
          <w:p w14:paraId="5D769DC9" w14:textId="77777777" w:rsidR="001471C7" w:rsidRDefault="001471C7" w:rsidP="001471C7">
            <w:pPr>
              <w:pStyle w:val="TAC"/>
              <w:rPr>
                <w:lang w:val="en-US" w:eastAsia="ko-KR"/>
              </w:rPr>
            </w:pPr>
            <w:r>
              <w:rPr>
                <w:rFonts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2A9015F1" w14:textId="77777777" w:rsidR="001471C7" w:rsidRDefault="001471C7" w:rsidP="001471C7">
            <w:pPr>
              <w:pStyle w:val="TAC"/>
            </w:pPr>
            <w:r>
              <w:t>N/A</w:t>
            </w:r>
          </w:p>
        </w:tc>
        <w:tc>
          <w:tcPr>
            <w:tcW w:w="828" w:type="dxa"/>
            <w:tcBorders>
              <w:top w:val="single" w:sz="4" w:space="0" w:color="auto"/>
              <w:left w:val="single" w:sz="4" w:space="0" w:color="auto"/>
              <w:right w:val="single" w:sz="4" w:space="0" w:color="auto"/>
            </w:tcBorders>
          </w:tcPr>
          <w:p w14:paraId="74A683EE" w14:textId="77777777" w:rsidR="001471C7" w:rsidRDefault="001471C7" w:rsidP="001471C7">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
          <w:p w14:paraId="3320494F" w14:textId="77777777" w:rsidR="001471C7" w:rsidRDefault="001471C7" w:rsidP="001471C7">
            <w:pPr>
              <w:pStyle w:val="TAC"/>
            </w:pPr>
            <w:r>
              <w:t>N/A</w:t>
            </w:r>
          </w:p>
        </w:tc>
      </w:tr>
      <w:tr w:rsidR="001471C7" w14:paraId="06453B17" w14:textId="77777777" w:rsidTr="001471C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A89AE13" w14:textId="77777777" w:rsidR="001471C7" w:rsidRDefault="001471C7" w:rsidP="001471C7">
            <w:pPr>
              <w:pStyle w:val="TAC"/>
              <w:rPr>
                <w:lang w:val="en-US" w:eastAsia="zh-CN"/>
              </w:rPr>
            </w:pPr>
          </w:p>
        </w:tc>
        <w:tc>
          <w:tcPr>
            <w:tcW w:w="1146" w:type="dxa"/>
            <w:tcBorders>
              <w:top w:val="single" w:sz="4" w:space="0" w:color="auto"/>
              <w:left w:val="single" w:sz="4" w:space="0" w:color="auto"/>
              <w:right w:val="single" w:sz="4" w:space="0" w:color="auto"/>
            </w:tcBorders>
          </w:tcPr>
          <w:p w14:paraId="5EE7B27E" w14:textId="77777777" w:rsidR="001471C7" w:rsidRDefault="001471C7" w:rsidP="001471C7">
            <w:pPr>
              <w:pStyle w:val="TAC"/>
              <w:rPr>
                <w:lang w:val="en-US" w:eastAsia="ko-KR"/>
              </w:rPr>
            </w:pPr>
            <w:r>
              <w:t>n78</w:t>
            </w:r>
          </w:p>
        </w:tc>
        <w:tc>
          <w:tcPr>
            <w:tcW w:w="960" w:type="dxa"/>
            <w:tcBorders>
              <w:top w:val="single" w:sz="4" w:space="0" w:color="auto"/>
              <w:left w:val="single" w:sz="4" w:space="0" w:color="auto"/>
              <w:right w:val="single" w:sz="4" w:space="0" w:color="auto"/>
            </w:tcBorders>
            <w:vAlign w:val="center"/>
          </w:tcPr>
          <w:p w14:paraId="79B77053" w14:textId="77777777" w:rsidR="001471C7" w:rsidRPr="00E7711D" w:rsidRDefault="001471C7" w:rsidP="001471C7">
            <w:pPr>
              <w:pStyle w:val="TAC"/>
              <w:framePr w:wrap="notBeside" w:vAnchor="page" w:hAnchor="margin" w:xAlign="right" w:y="6805"/>
            </w:pPr>
            <w:r>
              <w:rPr>
                <w:rFonts w:cs="Arial"/>
                <w:color w:val="000000"/>
                <w:szCs w:val="18"/>
              </w:rPr>
              <w:t>3320</w:t>
            </w:r>
          </w:p>
        </w:tc>
        <w:tc>
          <w:tcPr>
            <w:tcW w:w="964" w:type="dxa"/>
            <w:tcBorders>
              <w:top w:val="single" w:sz="4" w:space="0" w:color="auto"/>
              <w:left w:val="single" w:sz="4" w:space="0" w:color="auto"/>
              <w:right w:val="single" w:sz="4" w:space="0" w:color="auto"/>
            </w:tcBorders>
          </w:tcPr>
          <w:p w14:paraId="0D5D1738" w14:textId="77777777" w:rsidR="001471C7" w:rsidRPr="00E7711D" w:rsidRDefault="001471C7" w:rsidP="001471C7">
            <w:pPr>
              <w:pStyle w:val="TAC"/>
              <w:framePr w:wrap="notBeside" w:vAnchor="page" w:hAnchor="margin" w:xAlign="right" w:y="6805"/>
            </w:pPr>
            <w:r>
              <w:t>5</w:t>
            </w:r>
          </w:p>
        </w:tc>
        <w:tc>
          <w:tcPr>
            <w:tcW w:w="960" w:type="dxa"/>
            <w:tcBorders>
              <w:top w:val="single" w:sz="4" w:space="0" w:color="auto"/>
              <w:left w:val="single" w:sz="4" w:space="0" w:color="auto"/>
              <w:right w:val="single" w:sz="4" w:space="0" w:color="auto"/>
            </w:tcBorders>
          </w:tcPr>
          <w:p w14:paraId="47506495" w14:textId="77777777" w:rsidR="001471C7" w:rsidRPr="00E7711D" w:rsidRDefault="001471C7" w:rsidP="001471C7">
            <w:pPr>
              <w:pStyle w:val="TAC"/>
              <w:framePr w:wrap="notBeside" w:vAnchor="page" w:hAnchor="margin" w:xAlign="right" w:y="6805"/>
            </w:pPr>
            <w:r>
              <w:t>25</w:t>
            </w:r>
          </w:p>
        </w:tc>
        <w:tc>
          <w:tcPr>
            <w:tcW w:w="960" w:type="dxa"/>
            <w:tcBorders>
              <w:top w:val="single" w:sz="4" w:space="0" w:color="auto"/>
              <w:left w:val="single" w:sz="4" w:space="0" w:color="auto"/>
              <w:right w:val="single" w:sz="4" w:space="0" w:color="auto"/>
            </w:tcBorders>
            <w:vAlign w:val="center"/>
          </w:tcPr>
          <w:p w14:paraId="722F8C88" w14:textId="77777777" w:rsidR="001471C7" w:rsidRPr="00E7711D" w:rsidRDefault="001471C7" w:rsidP="001471C7">
            <w:pPr>
              <w:pStyle w:val="TAC"/>
              <w:framePr w:wrap="notBeside" w:vAnchor="page" w:hAnchor="margin" w:xAlign="right" w:y="6805"/>
            </w:pPr>
            <w:r>
              <w:rPr>
                <w:rFonts w:cs="Arial"/>
                <w:color w:val="000000"/>
                <w:szCs w:val="18"/>
              </w:rPr>
              <w:t>3320</w:t>
            </w:r>
          </w:p>
        </w:tc>
        <w:tc>
          <w:tcPr>
            <w:tcW w:w="977" w:type="dxa"/>
            <w:tcBorders>
              <w:top w:val="single" w:sz="4" w:space="0" w:color="auto"/>
              <w:left w:val="single" w:sz="4" w:space="0" w:color="auto"/>
              <w:bottom w:val="single" w:sz="4" w:space="0" w:color="auto"/>
              <w:right w:val="single" w:sz="4" w:space="0" w:color="auto"/>
            </w:tcBorders>
          </w:tcPr>
          <w:p w14:paraId="252F2688" w14:textId="77777777" w:rsidR="001471C7" w:rsidRDefault="001471C7" w:rsidP="001471C7">
            <w:pPr>
              <w:pStyle w:val="TAC"/>
              <w:framePr w:wrap="notBeside" w:vAnchor="page" w:hAnchor="margin" w:xAlign="right" w:y="6805"/>
            </w:pPr>
            <w:r>
              <w:t>N/A</w:t>
            </w:r>
          </w:p>
        </w:tc>
        <w:tc>
          <w:tcPr>
            <w:tcW w:w="828" w:type="dxa"/>
            <w:tcBorders>
              <w:top w:val="single" w:sz="4" w:space="0" w:color="auto"/>
              <w:left w:val="single" w:sz="4" w:space="0" w:color="auto"/>
              <w:right w:val="single" w:sz="4" w:space="0" w:color="auto"/>
            </w:tcBorders>
          </w:tcPr>
          <w:p w14:paraId="1CE60341" w14:textId="77777777" w:rsidR="001471C7" w:rsidRDefault="001471C7" w:rsidP="001471C7">
            <w:pPr>
              <w:pStyle w:val="TAC"/>
              <w:framePr w:wrap="notBeside" w:vAnchor="page" w:hAnchor="margin" w:xAlign="right" w:y="6805"/>
            </w:pPr>
            <w:r>
              <w:t>TDD</w:t>
            </w:r>
          </w:p>
        </w:tc>
        <w:tc>
          <w:tcPr>
            <w:tcW w:w="1057" w:type="dxa"/>
            <w:tcBorders>
              <w:top w:val="single" w:sz="4" w:space="0" w:color="auto"/>
              <w:left w:val="single" w:sz="4" w:space="0" w:color="auto"/>
              <w:right w:val="single" w:sz="4" w:space="0" w:color="auto"/>
            </w:tcBorders>
          </w:tcPr>
          <w:p w14:paraId="3F1791E8" w14:textId="77777777" w:rsidR="001471C7" w:rsidRDefault="001471C7" w:rsidP="001471C7">
            <w:pPr>
              <w:pStyle w:val="TAC"/>
            </w:pPr>
            <w:r>
              <w:t>N/A</w:t>
            </w:r>
          </w:p>
        </w:tc>
      </w:tr>
      <w:tr w:rsidR="001471C7" w14:paraId="256BDA55" w14:textId="77777777" w:rsidTr="001471C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8F8919C" w14:textId="77777777" w:rsidR="001471C7" w:rsidRDefault="001471C7" w:rsidP="001471C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2F6E69C" w14:textId="77777777" w:rsidR="001471C7" w:rsidRDefault="001471C7" w:rsidP="001471C7">
            <w:pPr>
              <w:pStyle w:val="TAC"/>
              <w:rPr>
                <w:lang w:val="en-US" w:eastAsia="ko-KR"/>
              </w:rPr>
            </w:pPr>
            <w:r>
              <w:t>n102</w:t>
            </w:r>
          </w:p>
        </w:tc>
        <w:tc>
          <w:tcPr>
            <w:tcW w:w="960" w:type="dxa"/>
            <w:tcBorders>
              <w:top w:val="single" w:sz="4" w:space="0" w:color="auto"/>
              <w:left w:val="single" w:sz="4" w:space="0" w:color="auto"/>
              <w:bottom w:val="single" w:sz="4" w:space="0" w:color="auto"/>
              <w:right w:val="single" w:sz="4" w:space="0" w:color="auto"/>
            </w:tcBorders>
            <w:vAlign w:val="center"/>
          </w:tcPr>
          <w:p w14:paraId="34F9DFD1" w14:textId="77777777" w:rsidR="001471C7" w:rsidRPr="00E7711D" w:rsidRDefault="001471C7" w:rsidP="001471C7">
            <w:pPr>
              <w:pStyle w:val="TAC"/>
              <w:framePr w:wrap="notBeside" w:vAnchor="page" w:hAnchor="margin" w:xAlign="right" w:y="6805"/>
            </w:pPr>
            <w:r>
              <w:rPr>
                <w:rFonts w:cs="Arial"/>
                <w:color w:val="000000"/>
                <w:szCs w:val="18"/>
              </w:rPr>
              <w:t>6020</w:t>
            </w:r>
          </w:p>
        </w:tc>
        <w:tc>
          <w:tcPr>
            <w:tcW w:w="964" w:type="dxa"/>
            <w:tcBorders>
              <w:top w:val="single" w:sz="4" w:space="0" w:color="auto"/>
              <w:left w:val="single" w:sz="4" w:space="0" w:color="auto"/>
              <w:bottom w:val="single" w:sz="4" w:space="0" w:color="auto"/>
              <w:right w:val="single" w:sz="4" w:space="0" w:color="auto"/>
            </w:tcBorders>
          </w:tcPr>
          <w:p w14:paraId="710C130A" w14:textId="77777777" w:rsidR="001471C7" w:rsidRPr="00E7711D" w:rsidRDefault="001471C7" w:rsidP="001471C7">
            <w:pPr>
              <w:pStyle w:val="TAC"/>
              <w:framePr w:wrap="notBeside" w:vAnchor="page" w:hAnchor="margin" w:xAlign="right" w:y="6805"/>
            </w:pPr>
            <w:r>
              <w:t>40</w:t>
            </w:r>
          </w:p>
        </w:tc>
        <w:tc>
          <w:tcPr>
            <w:tcW w:w="960" w:type="dxa"/>
            <w:tcBorders>
              <w:top w:val="single" w:sz="4" w:space="0" w:color="auto"/>
              <w:left w:val="single" w:sz="4" w:space="0" w:color="auto"/>
              <w:bottom w:val="single" w:sz="4" w:space="0" w:color="auto"/>
              <w:right w:val="single" w:sz="4" w:space="0" w:color="auto"/>
            </w:tcBorders>
          </w:tcPr>
          <w:p w14:paraId="774356B9" w14:textId="77777777" w:rsidR="001471C7" w:rsidRPr="00E7711D" w:rsidRDefault="001471C7" w:rsidP="001471C7">
            <w:pPr>
              <w:pStyle w:val="TAC"/>
              <w:framePr w:wrap="notBeside" w:vAnchor="page" w:hAnchor="margin" w:xAlign="right" w:y="6805"/>
            </w:pPr>
            <w:r>
              <w:t>216</w:t>
            </w:r>
          </w:p>
        </w:tc>
        <w:tc>
          <w:tcPr>
            <w:tcW w:w="960" w:type="dxa"/>
            <w:tcBorders>
              <w:top w:val="single" w:sz="4" w:space="0" w:color="auto"/>
              <w:left w:val="single" w:sz="4" w:space="0" w:color="auto"/>
              <w:bottom w:val="single" w:sz="4" w:space="0" w:color="auto"/>
              <w:right w:val="single" w:sz="4" w:space="0" w:color="auto"/>
            </w:tcBorders>
            <w:vAlign w:val="center"/>
          </w:tcPr>
          <w:p w14:paraId="6D62ED37" w14:textId="77777777" w:rsidR="001471C7" w:rsidRPr="00E7711D" w:rsidRDefault="001471C7" w:rsidP="001471C7">
            <w:pPr>
              <w:pStyle w:val="TAC"/>
              <w:framePr w:wrap="notBeside" w:vAnchor="page" w:hAnchor="margin" w:xAlign="right" w:y="6805"/>
            </w:pPr>
            <w:r>
              <w:rPr>
                <w:rFonts w:cs="Arial"/>
                <w:color w:val="000000"/>
                <w:szCs w:val="18"/>
              </w:rPr>
              <w:t>6020</w:t>
            </w:r>
          </w:p>
        </w:tc>
        <w:tc>
          <w:tcPr>
            <w:tcW w:w="977" w:type="dxa"/>
            <w:tcBorders>
              <w:top w:val="single" w:sz="4" w:space="0" w:color="auto"/>
              <w:left w:val="single" w:sz="4" w:space="0" w:color="auto"/>
              <w:bottom w:val="single" w:sz="4" w:space="0" w:color="auto"/>
              <w:right w:val="single" w:sz="4" w:space="0" w:color="auto"/>
            </w:tcBorders>
          </w:tcPr>
          <w:p w14:paraId="07335A7C" w14:textId="77777777" w:rsidR="001471C7" w:rsidRDefault="001471C7" w:rsidP="001471C7">
            <w:pPr>
              <w:pStyle w:val="TAC"/>
              <w:framePr w:wrap="notBeside" w:vAnchor="page" w:hAnchor="margin" w:xAlign="right" w:y="6805"/>
            </w:pPr>
            <w:r>
              <w:t>N/A</w:t>
            </w:r>
            <w:r>
              <w:rPr>
                <w:vertAlign w:val="superscript"/>
              </w:rPr>
              <w:t>11</w:t>
            </w:r>
          </w:p>
        </w:tc>
        <w:tc>
          <w:tcPr>
            <w:tcW w:w="828" w:type="dxa"/>
            <w:tcBorders>
              <w:top w:val="single" w:sz="4" w:space="0" w:color="auto"/>
              <w:left w:val="single" w:sz="4" w:space="0" w:color="auto"/>
              <w:bottom w:val="single" w:sz="4" w:space="0" w:color="auto"/>
              <w:right w:val="single" w:sz="4" w:space="0" w:color="auto"/>
            </w:tcBorders>
          </w:tcPr>
          <w:p w14:paraId="5822F221" w14:textId="77777777" w:rsidR="001471C7" w:rsidRDefault="001471C7" w:rsidP="001471C7">
            <w:pPr>
              <w:pStyle w:val="TAC"/>
              <w:framePr w:wrap="notBeside" w:vAnchor="page" w:hAnchor="margin" w:xAlign="right" w:y="6805"/>
            </w:pPr>
            <w:r>
              <w:t>TDD</w:t>
            </w:r>
          </w:p>
        </w:tc>
        <w:tc>
          <w:tcPr>
            <w:tcW w:w="1057" w:type="dxa"/>
            <w:tcBorders>
              <w:top w:val="single" w:sz="4" w:space="0" w:color="auto"/>
              <w:left w:val="single" w:sz="4" w:space="0" w:color="auto"/>
              <w:bottom w:val="single" w:sz="4" w:space="0" w:color="auto"/>
              <w:right w:val="single" w:sz="4" w:space="0" w:color="auto"/>
            </w:tcBorders>
          </w:tcPr>
          <w:p w14:paraId="4FAFC6D6" w14:textId="77777777" w:rsidR="001471C7" w:rsidRDefault="001471C7" w:rsidP="001471C7">
            <w:pPr>
              <w:pStyle w:val="TAC"/>
            </w:pPr>
            <w:r>
              <w:t>IMD5</w:t>
            </w:r>
          </w:p>
        </w:tc>
      </w:tr>
      <w:tr w:rsidR="001471C7" w14:paraId="50E17203" w14:textId="77777777" w:rsidTr="001471C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5A3B982" w14:textId="77777777" w:rsidR="001471C7" w:rsidRDefault="001471C7" w:rsidP="001471C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1086C4" w14:textId="77777777" w:rsidR="001471C7" w:rsidRDefault="001471C7" w:rsidP="001471C7">
            <w:pPr>
              <w:pStyle w:val="TAC"/>
            </w:pPr>
            <w:r>
              <w:t>n1</w:t>
            </w:r>
          </w:p>
        </w:tc>
        <w:tc>
          <w:tcPr>
            <w:tcW w:w="960" w:type="dxa"/>
            <w:tcBorders>
              <w:top w:val="single" w:sz="4" w:space="0" w:color="auto"/>
              <w:left w:val="single" w:sz="4" w:space="0" w:color="auto"/>
              <w:bottom w:val="single" w:sz="4" w:space="0" w:color="auto"/>
              <w:right w:val="single" w:sz="4" w:space="0" w:color="auto"/>
            </w:tcBorders>
            <w:vAlign w:val="center"/>
          </w:tcPr>
          <w:p w14:paraId="460F058A" w14:textId="77777777" w:rsidR="001471C7" w:rsidRDefault="001471C7" w:rsidP="001471C7">
            <w:pPr>
              <w:pStyle w:val="TAC"/>
              <w:framePr w:wrap="notBeside" w:vAnchor="page" w:hAnchor="margin" w:xAlign="right" w:y="6805"/>
              <w:rPr>
                <w:rFonts w:cs="Arial"/>
                <w:color w:val="000000"/>
                <w:szCs w:val="18"/>
              </w:rPr>
            </w:pPr>
            <w:r>
              <w:rPr>
                <w:rFonts w:cs="Arial"/>
                <w:color w:val="000000"/>
                <w:szCs w:val="18"/>
              </w:rPr>
              <w:t>1965</w:t>
            </w:r>
          </w:p>
        </w:tc>
        <w:tc>
          <w:tcPr>
            <w:tcW w:w="964" w:type="dxa"/>
            <w:tcBorders>
              <w:top w:val="single" w:sz="4" w:space="0" w:color="auto"/>
              <w:left w:val="single" w:sz="4" w:space="0" w:color="auto"/>
              <w:bottom w:val="single" w:sz="4" w:space="0" w:color="auto"/>
              <w:right w:val="single" w:sz="4" w:space="0" w:color="auto"/>
            </w:tcBorders>
          </w:tcPr>
          <w:p w14:paraId="49544E08" w14:textId="77777777" w:rsidR="001471C7" w:rsidRDefault="001471C7" w:rsidP="001471C7">
            <w:pPr>
              <w:pStyle w:val="TAC"/>
              <w:framePr w:wrap="notBeside" w:vAnchor="page" w:hAnchor="margin" w:xAlign="right" w:y="6805"/>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2426D03" w14:textId="77777777" w:rsidR="001471C7" w:rsidRDefault="001471C7" w:rsidP="001471C7">
            <w:pPr>
              <w:pStyle w:val="TAC"/>
              <w:framePr w:wrap="notBeside" w:vAnchor="page" w:hAnchor="margin" w:xAlign="right" w:y="6805"/>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95CD958" w14:textId="77777777" w:rsidR="001471C7" w:rsidRDefault="001471C7" w:rsidP="001471C7">
            <w:pPr>
              <w:pStyle w:val="TAC"/>
              <w:framePr w:wrap="notBeside" w:vAnchor="page" w:hAnchor="margin" w:xAlign="right" w:y="6805"/>
              <w:rPr>
                <w:rFonts w:cs="Arial"/>
                <w:color w:val="000000"/>
                <w:szCs w:val="18"/>
              </w:rPr>
            </w:pPr>
            <w:r>
              <w:rPr>
                <w:rFonts w:cs="Arial"/>
                <w:color w:val="000000"/>
                <w:szCs w:val="18"/>
              </w:rPr>
              <w:t>2155</w:t>
            </w:r>
          </w:p>
        </w:tc>
        <w:tc>
          <w:tcPr>
            <w:tcW w:w="977" w:type="dxa"/>
            <w:tcBorders>
              <w:top w:val="single" w:sz="4" w:space="0" w:color="auto"/>
              <w:left w:val="single" w:sz="4" w:space="0" w:color="auto"/>
              <w:bottom w:val="single" w:sz="4" w:space="0" w:color="auto"/>
              <w:right w:val="single" w:sz="4" w:space="0" w:color="auto"/>
            </w:tcBorders>
          </w:tcPr>
          <w:p w14:paraId="4A0AC2DC" w14:textId="77777777" w:rsidR="001471C7" w:rsidRDefault="001471C7" w:rsidP="001471C7">
            <w:pPr>
              <w:pStyle w:val="TAC"/>
              <w:framePr w:wrap="notBeside" w:vAnchor="page" w:hAnchor="margin" w:xAlign="right" w:y="6805"/>
            </w:pPr>
            <w:r>
              <w:t>29.9</w:t>
            </w:r>
          </w:p>
        </w:tc>
        <w:tc>
          <w:tcPr>
            <w:tcW w:w="828" w:type="dxa"/>
            <w:tcBorders>
              <w:top w:val="single" w:sz="4" w:space="0" w:color="auto"/>
              <w:left w:val="single" w:sz="4" w:space="0" w:color="auto"/>
              <w:bottom w:val="single" w:sz="4" w:space="0" w:color="auto"/>
              <w:right w:val="single" w:sz="4" w:space="0" w:color="auto"/>
            </w:tcBorders>
          </w:tcPr>
          <w:p w14:paraId="19E24D1D" w14:textId="77777777" w:rsidR="001471C7" w:rsidRDefault="001471C7" w:rsidP="001471C7">
            <w:pPr>
              <w:pStyle w:val="TAC"/>
              <w:framePr w:wrap="notBeside" w:vAnchor="page" w:hAnchor="margin" w:xAlign="right" w:y="6805"/>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9B50730" w14:textId="77777777" w:rsidR="001471C7" w:rsidRDefault="001471C7" w:rsidP="001471C7">
            <w:pPr>
              <w:pStyle w:val="TAC"/>
            </w:pPr>
            <w:r>
              <w:t>IMD2</w:t>
            </w:r>
            <w:r w:rsidRPr="00F16E6D">
              <w:rPr>
                <w:vertAlign w:val="superscript"/>
              </w:rPr>
              <w:t>1</w:t>
            </w:r>
          </w:p>
        </w:tc>
      </w:tr>
      <w:tr w:rsidR="001471C7" w14:paraId="5A939047" w14:textId="77777777" w:rsidTr="001471C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3DFB20E" w14:textId="77777777" w:rsidR="001471C7" w:rsidRDefault="001471C7" w:rsidP="001471C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7BEC289" w14:textId="77777777" w:rsidR="001471C7" w:rsidRDefault="001471C7" w:rsidP="001471C7">
            <w:pPr>
              <w:pStyle w:val="TAC"/>
            </w:pPr>
            <w:r>
              <w:t>n78</w:t>
            </w:r>
          </w:p>
        </w:tc>
        <w:tc>
          <w:tcPr>
            <w:tcW w:w="960" w:type="dxa"/>
            <w:tcBorders>
              <w:top w:val="single" w:sz="4" w:space="0" w:color="auto"/>
              <w:left w:val="single" w:sz="4" w:space="0" w:color="auto"/>
              <w:bottom w:val="single" w:sz="4" w:space="0" w:color="auto"/>
              <w:right w:val="single" w:sz="4" w:space="0" w:color="auto"/>
            </w:tcBorders>
            <w:vAlign w:val="center"/>
          </w:tcPr>
          <w:p w14:paraId="1C3A00ED" w14:textId="77777777" w:rsidR="001471C7" w:rsidRDefault="001471C7" w:rsidP="001471C7">
            <w:pPr>
              <w:pStyle w:val="TAC"/>
              <w:framePr w:wrap="notBeside" w:vAnchor="page" w:hAnchor="margin" w:xAlign="right" w:y="6805"/>
              <w:rPr>
                <w:rFonts w:cs="Arial"/>
                <w:color w:val="000000"/>
                <w:szCs w:val="18"/>
              </w:rPr>
            </w:pPr>
            <w:r>
              <w:rPr>
                <w:rFonts w:cs="Arial"/>
                <w:color w:val="000000"/>
                <w:szCs w:val="18"/>
              </w:rPr>
              <w:t>3790</w:t>
            </w:r>
          </w:p>
        </w:tc>
        <w:tc>
          <w:tcPr>
            <w:tcW w:w="964" w:type="dxa"/>
            <w:tcBorders>
              <w:top w:val="single" w:sz="4" w:space="0" w:color="auto"/>
              <w:left w:val="single" w:sz="4" w:space="0" w:color="auto"/>
              <w:bottom w:val="single" w:sz="4" w:space="0" w:color="auto"/>
              <w:right w:val="single" w:sz="4" w:space="0" w:color="auto"/>
            </w:tcBorders>
          </w:tcPr>
          <w:p w14:paraId="784240F0" w14:textId="77777777" w:rsidR="001471C7" w:rsidRDefault="001471C7" w:rsidP="001471C7">
            <w:pPr>
              <w:pStyle w:val="TAC"/>
              <w:framePr w:wrap="notBeside" w:vAnchor="page" w:hAnchor="margin" w:xAlign="right" w:y="6805"/>
            </w:pPr>
            <w:r>
              <w:t>5</w:t>
            </w:r>
          </w:p>
        </w:tc>
        <w:tc>
          <w:tcPr>
            <w:tcW w:w="960" w:type="dxa"/>
            <w:tcBorders>
              <w:top w:val="single" w:sz="4" w:space="0" w:color="auto"/>
              <w:left w:val="single" w:sz="4" w:space="0" w:color="auto"/>
              <w:bottom w:val="single" w:sz="4" w:space="0" w:color="auto"/>
              <w:right w:val="single" w:sz="4" w:space="0" w:color="auto"/>
            </w:tcBorders>
          </w:tcPr>
          <w:p w14:paraId="20C223E9" w14:textId="77777777" w:rsidR="001471C7" w:rsidRDefault="001471C7" w:rsidP="001471C7">
            <w:pPr>
              <w:pStyle w:val="TAC"/>
              <w:framePr w:wrap="notBeside" w:vAnchor="page" w:hAnchor="margin" w:xAlign="right" w:y="6805"/>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2E86AB3" w14:textId="77777777" w:rsidR="001471C7" w:rsidRDefault="001471C7" w:rsidP="001471C7">
            <w:pPr>
              <w:pStyle w:val="TAC"/>
              <w:framePr w:wrap="notBeside" w:vAnchor="page" w:hAnchor="margin" w:xAlign="right" w:y="6805"/>
              <w:rPr>
                <w:rFonts w:cs="Arial"/>
                <w:color w:val="000000"/>
                <w:szCs w:val="18"/>
              </w:rPr>
            </w:pPr>
            <w:r>
              <w:rPr>
                <w:rFonts w:cs="Arial"/>
                <w:color w:val="000000"/>
                <w:szCs w:val="18"/>
              </w:rPr>
              <w:t>3790</w:t>
            </w:r>
          </w:p>
        </w:tc>
        <w:tc>
          <w:tcPr>
            <w:tcW w:w="977" w:type="dxa"/>
            <w:tcBorders>
              <w:top w:val="single" w:sz="4" w:space="0" w:color="auto"/>
              <w:left w:val="single" w:sz="4" w:space="0" w:color="auto"/>
              <w:bottom w:val="single" w:sz="4" w:space="0" w:color="auto"/>
              <w:right w:val="single" w:sz="4" w:space="0" w:color="auto"/>
            </w:tcBorders>
          </w:tcPr>
          <w:p w14:paraId="395232B0" w14:textId="77777777" w:rsidR="001471C7" w:rsidRDefault="001471C7" w:rsidP="001471C7">
            <w:pPr>
              <w:pStyle w:val="TAC"/>
              <w:framePr w:wrap="notBeside" w:vAnchor="page" w:hAnchor="margin" w:xAlign="right" w:y="6805"/>
            </w:pPr>
            <w:r>
              <w:t>N/A</w:t>
            </w:r>
          </w:p>
        </w:tc>
        <w:tc>
          <w:tcPr>
            <w:tcW w:w="828" w:type="dxa"/>
            <w:tcBorders>
              <w:top w:val="single" w:sz="4" w:space="0" w:color="auto"/>
              <w:left w:val="single" w:sz="4" w:space="0" w:color="auto"/>
              <w:bottom w:val="single" w:sz="4" w:space="0" w:color="auto"/>
              <w:right w:val="single" w:sz="4" w:space="0" w:color="auto"/>
            </w:tcBorders>
          </w:tcPr>
          <w:p w14:paraId="216F65BA" w14:textId="77777777" w:rsidR="001471C7" w:rsidRDefault="001471C7" w:rsidP="001471C7">
            <w:pPr>
              <w:pStyle w:val="TAC"/>
              <w:framePr w:wrap="notBeside" w:vAnchor="page" w:hAnchor="margin" w:xAlign="right" w:y="6805"/>
            </w:pPr>
            <w:r>
              <w:t>TDD</w:t>
            </w:r>
          </w:p>
        </w:tc>
        <w:tc>
          <w:tcPr>
            <w:tcW w:w="1057" w:type="dxa"/>
            <w:tcBorders>
              <w:top w:val="single" w:sz="4" w:space="0" w:color="auto"/>
              <w:left w:val="single" w:sz="4" w:space="0" w:color="auto"/>
              <w:bottom w:val="single" w:sz="4" w:space="0" w:color="auto"/>
              <w:right w:val="single" w:sz="4" w:space="0" w:color="auto"/>
            </w:tcBorders>
          </w:tcPr>
          <w:p w14:paraId="499E579A" w14:textId="77777777" w:rsidR="001471C7" w:rsidRDefault="001471C7" w:rsidP="001471C7">
            <w:pPr>
              <w:pStyle w:val="TAC"/>
            </w:pPr>
            <w:r>
              <w:t>N/A</w:t>
            </w:r>
          </w:p>
        </w:tc>
      </w:tr>
      <w:tr w:rsidR="001471C7" w14:paraId="4463F4E4" w14:textId="77777777" w:rsidTr="001471C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A12CBC2" w14:textId="77777777" w:rsidR="001471C7" w:rsidRDefault="001471C7" w:rsidP="001471C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E1FB4C1" w14:textId="77777777" w:rsidR="001471C7" w:rsidRDefault="001471C7" w:rsidP="001471C7">
            <w:pPr>
              <w:pStyle w:val="TAC"/>
            </w:pPr>
            <w:r>
              <w:t>n102</w:t>
            </w:r>
          </w:p>
        </w:tc>
        <w:tc>
          <w:tcPr>
            <w:tcW w:w="960" w:type="dxa"/>
            <w:tcBorders>
              <w:top w:val="single" w:sz="4" w:space="0" w:color="auto"/>
              <w:left w:val="single" w:sz="4" w:space="0" w:color="auto"/>
              <w:bottom w:val="single" w:sz="4" w:space="0" w:color="auto"/>
              <w:right w:val="single" w:sz="4" w:space="0" w:color="auto"/>
            </w:tcBorders>
            <w:vAlign w:val="center"/>
          </w:tcPr>
          <w:p w14:paraId="516643CD" w14:textId="77777777" w:rsidR="001471C7" w:rsidRDefault="001471C7" w:rsidP="001471C7">
            <w:pPr>
              <w:pStyle w:val="TAC"/>
              <w:framePr w:wrap="notBeside" w:vAnchor="page" w:hAnchor="margin" w:xAlign="right" w:y="6805"/>
              <w:rPr>
                <w:rFonts w:cs="Arial"/>
                <w:color w:val="000000"/>
                <w:szCs w:val="18"/>
              </w:rPr>
            </w:pPr>
            <w:r>
              <w:rPr>
                <w:rFonts w:cs="Arial"/>
                <w:color w:val="000000"/>
                <w:szCs w:val="18"/>
              </w:rPr>
              <w:t>5945</w:t>
            </w:r>
          </w:p>
        </w:tc>
        <w:tc>
          <w:tcPr>
            <w:tcW w:w="964" w:type="dxa"/>
            <w:tcBorders>
              <w:top w:val="single" w:sz="4" w:space="0" w:color="auto"/>
              <w:left w:val="single" w:sz="4" w:space="0" w:color="auto"/>
              <w:bottom w:val="single" w:sz="4" w:space="0" w:color="auto"/>
              <w:right w:val="single" w:sz="4" w:space="0" w:color="auto"/>
            </w:tcBorders>
          </w:tcPr>
          <w:p w14:paraId="5B43FAB2" w14:textId="77777777" w:rsidR="001471C7" w:rsidRDefault="001471C7" w:rsidP="001471C7">
            <w:pPr>
              <w:pStyle w:val="TAC"/>
              <w:framePr w:wrap="notBeside" w:vAnchor="page" w:hAnchor="margin" w:xAlign="right" w:y="6805"/>
            </w:pPr>
            <w:r>
              <w:t>40</w:t>
            </w:r>
          </w:p>
        </w:tc>
        <w:tc>
          <w:tcPr>
            <w:tcW w:w="960" w:type="dxa"/>
            <w:tcBorders>
              <w:top w:val="single" w:sz="4" w:space="0" w:color="auto"/>
              <w:left w:val="single" w:sz="4" w:space="0" w:color="auto"/>
              <w:bottom w:val="single" w:sz="4" w:space="0" w:color="auto"/>
              <w:right w:val="single" w:sz="4" w:space="0" w:color="auto"/>
            </w:tcBorders>
          </w:tcPr>
          <w:p w14:paraId="59F555BB" w14:textId="77777777" w:rsidR="001471C7" w:rsidRDefault="001471C7" w:rsidP="001471C7">
            <w:pPr>
              <w:pStyle w:val="TAC"/>
              <w:framePr w:wrap="notBeside" w:vAnchor="page" w:hAnchor="margin" w:xAlign="right" w:y="6805"/>
            </w:pPr>
            <w:r>
              <w:t>216</w:t>
            </w:r>
          </w:p>
        </w:tc>
        <w:tc>
          <w:tcPr>
            <w:tcW w:w="960" w:type="dxa"/>
            <w:tcBorders>
              <w:top w:val="single" w:sz="4" w:space="0" w:color="auto"/>
              <w:left w:val="single" w:sz="4" w:space="0" w:color="auto"/>
              <w:bottom w:val="single" w:sz="4" w:space="0" w:color="auto"/>
              <w:right w:val="single" w:sz="4" w:space="0" w:color="auto"/>
            </w:tcBorders>
            <w:vAlign w:val="center"/>
          </w:tcPr>
          <w:p w14:paraId="33E6C352" w14:textId="77777777" w:rsidR="001471C7" w:rsidRDefault="001471C7" w:rsidP="001471C7">
            <w:pPr>
              <w:pStyle w:val="TAC"/>
              <w:framePr w:wrap="notBeside" w:vAnchor="page" w:hAnchor="margin" w:xAlign="right" w:y="6805"/>
              <w:rPr>
                <w:rFonts w:cs="Arial"/>
                <w:color w:val="000000"/>
                <w:szCs w:val="18"/>
              </w:rPr>
            </w:pPr>
            <w:r>
              <w:rPr>
                <w:rFonts w:cs="Arial"/>
                <w:color w:val="000000"/>
                <w:szCs w:val="18"/>
              </w:rPr>
              <w:t>5945</w:t>
            </w:r>
          </w:p>
        </w:tc>
        <w:tc>
          <w:tcPr>
            <w:tcW w:w="977" w:type="dxa"/>
            <w:tcBorders>
              <w:top w:val="single" w:sz="4" w:space="0" w:color="auto"/>
              <w:left w:val="single" w:sz="4" w:space="0" w:color="auto"/>
              <w:bottom w:val="single" w:sz="4" w:space="0" w:color="auto"/>
              <w:right w:val="single" w:sz="4" w:space="0" w:color="auto"/>
            </w:tcBorders>
          </w:tcPr>
          <w:p w14:paraId="36DFF935" w14:textId="77777777" w:rsidR="001471C7" w:rsidRDefault="001471C7" w:rsidP="001471C7">
            <w:pPr>
              <w:pStyle w:val="TAC"/>
              <w:framePr w:wrap="notBeside" w:vAnchor="page" w:hAnchor="margin" w:xAlign="right" w:y="6805"/>
            </w:pPr>
            <w:r>
              <w:t>N/A</w:t>
            </w:r>
          </w:p>
        </w:tc>
        <w:tc>
          <w:tcPr>
            <w:tcW w:w="828" w:type="dxa"/>
            <w:tcBorders>
              <w:top w:val="single" w:sz="4" w:space="0" w:color="auto"/>
              <w:left w:val="single" w:sz="4" w:space="0" w:color="auto"/>
              <w:bottom w:val="single" w:sz="4" w:space="0" w:color="auto"/>
              <w:right w:val="single" w:sz="4" w:space="0" w:color="auto"/>
            </w:tcBorders>
          </w:tcPr>
          <w:p w14:paraId="4968269E" w14:textId="77777777" w:rsidR="001471C7" w:rsidRDefault="001471C7" w:rsidP="001471C7">
            <w:pPr>
              <w:pStyle w:val="TAC"/>
              <w:framePr w:wrap="notBeside" w:vAnchor="page" w:hAnchor="margin" w:xAlign="right" w:y="6805"/>
            </w:pPr>
            <w:r>
              <w:t>TDD</w:t>
            </w:r>
          </w:p>
        </w:tc>
        <w:tc>
          <w:tcPr>
            <w:tcW w:w="1057" w:type="dxa"/>
            <w:tcBorders>
              <w:top w:val="single" w:sz="4" w:space="0" w:color="auto"/>
              <w:left w:val="single" w:sz="4" w:space="0" w:color="auto"/>
              <w:bottom w:val="single" w:sz="4" w:space="0" w:color="auto"/>
              <w:right w:val="single" w:sz="4" w:space="0" w:color="auto"/>
            </w:tcBorders>
          </w:tcPr>
          <w:p w14:paraId="3B9E565D" w14:textId="77777777" w:rsidR="001471C7" w:rsidRDefault="001471C7" w:rsidP="001471C7">
            <w:pPr>
              <w:pStyle w:val="TAC"/>
            </w:pPr>
            <w:r>
              <w:t>N/A</w:t>
            </w:r>
          </w:p>
        </w:tc>
      </w:tr>
      <w:tr w:rsidR="001471C7" w14:paraId="7FFD9612" w14:textId="77777777" w:rsidTr="001471C7">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49B6B721" w14:textId="77777777" w:rsidR="001471C7" w:rsidRDefault="001471C7" w:rsidP="001471C7">
            <w:pPr>
              <w:pStyle w:val="TAN"/>
              <w:rPr>
                <w:lang w:eastAsia="ja-JP"/>
              </w:rPr>
            </w:pPr>
            <w:r>
              <w:t xml:space="preserve">NOTE </w:t>
            </w:r>
            <w:r>
              <w:rPr>
                <w:rFonts w:hint="eastAsia"/>
                <w:lang w:val="en-US" w:eastAsia="zh-CN"/>
              </w:rPr>
              <w:t>1</w:t>
            </w:r>
            <w:r>
              <w:t>:</w:t>
            </w:r>
            <w:r>
              <w:tab/>
            </w:r>
            <w:r>
              <w:rPr>
                <w:lang w:eastAsia="ja-JP"/>
              </w:rPr>
              <w:t>This band is subject to IMD5 also which MSD is not specified.</w:t>
            </w:r>
          </w:p>
          <w:p w14:paraId="62700F08" w14:textId="2F453B0B" w:rsidR="001471C7" w:rsidRPr="00B2089B" w:rsidRDefault="001471C7" w:rsidP="00E21E87">
            <w:pPr>
              <w:pStyle w:val="TAN"/>
              <w:rPr>
                <w:lang w:val="en-US" w:eastAsia="ja-JP"/>
              </w:rPr>
            </w:pPr>
            <w:r>
              <w:rPr>
                <w:rFonts w:hint="eastAsia"/>
                <w:lang w:eastAsia="zh-CN"/>
              </w:rPr>
              <w:t>NOTE</w:t>
            </w:r>
            <w:r>
              <w:rPr>
                <w:lang w:eastAsia="zh-CN"/>
              </w:rPr>
              <w:t xml:space="preserve"> 11</w:t>
            </w:r>
            <w:r>
              <w:t>:</w:t>
            </w:r>
            <w:r>
              <w:tab/>
            </w:r>
            <w:r>
              <w:rPr>
                <w:rFonts w:eastAsia="宋体" w:cs="Arial"/>
                <w:szCs w:val="18"/>
                <w:lang w:val="en-US" w:eastAsia="zh-CN" w:bidi="ar"/>
              </w:rPr>
              <w:t>This is a share spectrum access band, hence no MSD is defined.</w:t>
            </w:r>
          </w:p>
        </w:tc>
      </w:tr>
    </w:tbl>
    <w:p w14:paraId="3E7338FC" w14:textId="77777777" w:rsidR="001471C7" w:rsidRDefault="001471C7" w:rsidP="001471C7">
      <w:pPr>
        <w:rPr>
          <w:color w:val="0070C0"/>
        </w:rPr>
      </w:pPr>
    </w:p>
    <w:p w14:paraId="70495C3A" w14:textId="77777777" w:rsidR="00C33313" w:rsidRPr="006A0293" w:rsidRDefault="00C33313" w:rsidP="00FA1E66">
      <w:pPr>
        <w:rPr>
          <w:rFonts w:ascii="Arial" w:eastAsia="Yu Mincho" w:hAnsi="Arial" w:cs="Arial"/>
          <w:color w:val="0000FF"/>
          <w:sz w:val="32"/>
          <w:szCs w:val="32"/>
          <w:lang w:eastAsia="ja-JP"/>
        </w:rPr>
      </w:pPr>
    </w:p>
    <w:p w14:paraId="64F3624F" w14:textId="13F95213" w:rsidR="008E4F23" w:rsidRPr="006A0293" w:rsidRDefault="008E4F23" w:rsidP="006A0293">
      <w:pPr>
        <w:pStyle w:val="21"/>
      </w:pPr>
      <w:bookmarkStart w:id="592" w:name="_Toc136288516"/>
      <w:r w:rsidRPr="006A0293">
        <w:t>5.</w:t>
      </w:r>
      <w:r>
        <w:t>56</w:t>
      </w:r>
      <w:r w:rsidRPr="006A0293">
        <w:tab/>
        <w:t>CA_n7-n78-n102</w:t>
      </w:r>
      <w:bookmarkEnd w:id="592"/>
    </w:p>
    <w:p w14:paraId="680F5F4B" w14:textId="1FB2625C" w:rsidR="008E4F23" w:rsidRPr="00607CE1" w:rsidRDefault="008E4F23" w:rsidP="008E4F23">
      <w:pPr>
        <w:pStyle w:val="31"/>
        <w:rPr>
          <w:rFonts w:cs="Arial"/>
          <w:color w:val="000000" w:themeColor="text1"/>
          <w:szCs w:val="28"/>
        </w:rPr>
      </w:pPr>
      <w:bookmarkStart w:id="593" w:name="_Toc136288517"/>
      <w:r w:rsidRPr="00607CE1">
        <w:rPr>
          <w:rFonts w:cs="Arial"/>
          <w:color w:val="000000" w:themeColor="text1"/>
          <w:szCs w:val="28"/>
        </w:rPr>
        <w:t>5.</w:t>
      </w:r>
      <w:r>
        <w:rPr>
          <w:rFonts w:cs="Arial"/>
          <w:color w:val="000000" w:themeColor="text1"/>
          <w:szCs w:val="28"/>
        </w:rPr>
        <w:t>56</w:t>
      </w:r>
      <w:r w:rsidRPr="00607CE1">
        <w:rPr>
          <w:rFonts w:cs="Arial"/>
          <w:color w:val="000000" w:themeColor="text1"/>
          <w:szCs w:val="28"/>
        </w:rPr>
        <w:t>.1</w:t>
      </w:r>
      <w:r w:rsidRPr="00607CE1">
        <w:rPr>
          <w:rFonts w:cs="Arial"/>
          <w:color w:val="000000" w:themeColor="text1"/>
          <w:szCs w:val="28"/>
        </w:rPr>
        <w:tab/>
        <w:t>Common for 1 band UL and 2 bands UL CA</w:t>
      </w:r>
      <w:bookmarkEnd w:id="593"/>
    </w:p>
    <w:p w14:paraId="30C79DFC" w14:textId="1BC7A7FE" w:rsidR="008E4F23" w:rsidRPr="006A0293" w:rsidRDefault="008E4F23" w:rsidP="008E4F23">
      <w:pPr>
        <w:pStyle w:val="41"/>
      </w:pPr>
      <w:bookmarkStart w:id="594" w:name="_Toc136288518"/>
      <w:r w:rsidRPr="006A0293">
        <w:t>5.</w:t>
      </w:r>
      <w:r>
        <w:t>56</w:t>
      </w:r>
      <w:r w:rsidRPr="006A0293">
        <w:t>.1.1</w:t>
      </w:r>
      <w:r w:rsidRPr="006A0293">
        <w:tab/>
        <w:t>Operating bands for CA</w:t>
      </w:r>
      <w:bookmarkEnd w:id="594"/>
    </w:p>
    <w:p w14:paraId="750488F0" w14:textId="0E554818" w:rsidR="008E4F23" w:rsidRPr="00A20126" w:rsidRDefault="008E4F23" w:rsidP="008E4F23">
      <w:pPr>
        <w:pStyle w:val="TH"/>
        <w:rPr>
          <w:rFonts w:cs="Arial"/>
        </w:rPr>
      </w:pPr>
      <w:r w:rsidRPr="00A20126">
        <w:rPr>
          <w:rFonts w:cs="Arial"/>
        </w:rPr>
        <w:t xml:space="preserve">Table </w:t>
      </w:r>
      <w:r w:rsidRPr="00467ADF">
        <w:rPr>
          <w:rFonts w:cs="Arial"/>
        </w:rPr>
        <w:t>5.</w:t>
      </w:r>
      <w:r>
        <w:rPr>
          <w:rFonts w:cs="Arial"/>
        </w:rPr>
        <w:t>56</w:t>
      </w:r>
      <w:r w:rsidRPr="00A20126">
        <w:rPr>
          <w:rFonts w:cs="Arial"/>
        </w:rPr>
        <w:t>.1.1-1: 3DL Inter-band CA operating bands</w:t>
      </w:r>
    </w:p>
    <w:tbl>
      <w:tblPr>
        <w:tblW w:w="9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2"/>
        <w:gridCol w:w="980"/>
        <w:gridCol w:w="1212"/>
        <w:gridCol w:w="317"/>
        <w:gridCol w:w="1200"/>
        <w:gridCol w:w="1210"/>
        <w:gridCol w:w="317"/>
        <w:gridCol w:w="1401"/>
        <w:gridCol w:w="850"/>
      </w:tblGrid>
      <w:tr w:rsidR="008E4F23" w14:paraId="49AF7274" w14:textId="77777777" w:rsidTr="002B1EE0">
        <w:trPr>
          <w:trHeight w:val="225"/>
          <w:jc w:val="center"/>
        </w:trPr>
        <w:tc>
          <w:tcPr>
            <w:tcW w:w="1702" w:type="dxa"/>
            <w:vMerge w:val="restart"/>
            <w:tcBorders>
              <w:top w:val="single" w:sz="4" w:space="0" w:color="auto"/>
              <w:left w:val="single" w:sz="4" w:space="0" w:color="auto"/>
              <w:bottom w:val="single" w:sz="4" w:space="0" w:color="auto"/>
              <w:right w:val="single" w:sz="4" w:space="0" w:color="auto"/>
            </w:tcBorders>
            <w:hideMark/>
          </w:tcPr>
          <w:p w14:paraId="4A064876" w14:textId="77777777" w:rsidR="008E4F23" w:rsidRDefault="008E4F23" w:rsidP="002B1EE0">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980" w:type="dxa"/>
            <w:vMerge w:val="restart"/>
            <w:tcBorders>
              <w:top w:val="single" w:sz="4" w:space="0" w:color="auto"/>
              <w:left w:val="single" w:sz="4" w:space="0" w:color="auto"/>
              <w:bottom w:val="single" w:sz="4" w:space="0" w:color="auto"/>
              <w:right w:val="single" w:sz="4" w:space="0" w:color="auto"/>
            </w:tcBorders>
            <w:hideMark/>
          </w:tcPr>
          <w:p w14:paraId="6E16B8A5" w14:textId="77777777" w:rsidR="008E4F23" w:rsidRDefault="008E4F23" w:rsidP="002B1EE0">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78B693B7" w14:textId="77777777" w:rsidR="008E4F23" w:rsidRDefault="008E4F23" w:rsidP="002B1EE0">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0F4DC467" w14:textId="77777777" w:rsidR="008E4F23" w:rsidRDefault="008E4F23" w:rsidP="002B1EE0">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35744CB4" w14:textId="77777777" w:rsidR="008E4F23" w:rsidRDefault="008E4F23" w:rsidP="002B1EE0">
            <w:pPr>
              <w:keepNext/>
              <w:keepLines/>
              <w:spacing w:after="0"/>
              <w:jc w:val="center"/>
              <w:rPr>
                <w:rFonts w:ascii="Arial" w:hAnsi="Arial"/>
                <w:b/>
                <w:color w:val="000000"/>
                <w:sz w:val="18"/>
              </w:rPr>
            </w:pPr>
            <w:r>
              <w:rPr>
                <w:rFonts w:ascii="Arial" w:hAnsi="Arial"/>
                <w:b/>
                <w:color w:val="000000"/>
                <w:sz w:val="18"/>
              </w:rPr>
              <w:t>Duplex Mode</w:t>
            </w:r>
          </w:p>
        </w:tc>
      </w:tr>
      <w:tr w:rsidR="008E4F23" w14:paraId="62781BA6" w14:textId="77777777" w:rsidTr="002B1EE0">
        <w:trPr>
          <w:trHeight w:val="225"/>
          <w:jc w:val="center"/>
        </w:trPr>
        <w:tc>
          <w:tcPr>
            <w:tcW w:w="1702" w:type="dxa"/>
            <w:vMerge/>
            <w:tcBorders>
              <w:top w:val="single" w:sz="4" w:space="0" w:color="auto"/>
              <w:left w:val="single" w:sz="4" w:space="0" w:color="auto"/>
              <w:bottom w:val="single" w:sz="4" w:space="0" w:color="auto"/>
              <w:right w:val="single" w:sz="4" w:space="0" w:color="auto"/>
            </w:tcBorders>
            <w:vAlign w:val="center"/>
            <w:hideMark/>
          </w:tcPr>
          <w:p w14:paraId="6AC6968B" w14:textId="77777777" w:rsidR="008E4F23" w:rsidRDefault="008E4F23" w:rsidP="002B1EE0">
            <w:pPr>
              <w:spacing w:after="0"/>
              <w:rPr>
                <w:rFonts w:ascii="Arial" w:hAnsi="Arial"/>
                <w:b/>
                <w:color w:val="000000"/>
                <w:sz w:val="18"/>
              </w:rPr>
            </w:pPr>
          </w:p>
        </w:tc>
        <w:tc>
          <w:tcPr>
            <w:tcW w:w="980" w:type="dxa"/>
            <w:vMerge/>
            <w:tcBorders>
              <w:top w:val="single" w:sz="4" w:space="0" w:color="auto"/>
              <w:left w:val="single" w:sz="4" w:space="0" w:color="auto"/>
              <w:bottom w:val="single" w:sz="4" w:space="0" w:color="auto"/>
              <w:right w:val="single" w:sz="4" w:space="0" w:color="auto"/>
            </w:tcBorders>
            <w:vAlign w:val="center"/>
            <w:hideMark/>
          </w:tcPr>
          <w:p w14:paraId="5F8A3A7F" w14:textId="77777777" w:rsidR="008E4F23" w:rsidRDefault="008E4F23" w:rsidP="002B1EE0">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54F2F878" w14:textId="77777777" w:rsidR="008E4F23" w:rsidRDefault="008E4F23" w:rsidP="002B1EE0">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083307BD" w14:textId="77777777" w:rsidR="008E4F23" w:rsidRDefault="008E4F23" w:rsidP="002B1EE0">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BC7F9B" w14:textId="77777777" w:rsidR="008E4F23" w:rsidRDefault="008E4F23" w:rsidP="002B1EE0">
            <w:pPr>
              <w:spacing w:after="0"/>
              <w:rPr>
                <w:rFonts w:ascii="Arial" w:hAnsi="Arial"/>
                <w:b/>
                <w:color w:val="000000"/>
                <w:sz w:val="18"/>
              </w:rPr>
            </w:pPr>
          </w:p>
        </w:tc>
      </w:tr>
      <w:tr w:rsidR="008E4F23" w14:paraId="725DD245" w14:textId="77777777" w:rsidTr="002B1EE0">
        <w:trPr>
          <w:trHeight w:val="189"/>
          <w:jc w:val="center"/>
        </w:trPr>
        <w:tc>
          <w:tcPr>
            <w:tcW w:w="1702" w:type="dxa"/>
            <w:vMerge/>
            <w:tcBorders>
              <w:top w:val="single" w:sz="4" w:space="0" w:color="auto"/>
              <w:left w:val="single" w:sz="4" w:space="0" w:color="auto"/>
              <w:bottom w:val="single" w:sz="4" w:space="0" w:color="auto"/>
              <w:right w:val="single" w:sz="4" w:space="0" w:color="auto"/>
            </w:tcBorders>
            <w:vAlign w:val="center"/>
            <w:hideMark/>
          </w:tcPr>
          <w:p w14:paraId="34C98DF1" w14:textId="77777777" w:rsidR="008E4F23" w:rsidRDefault="008E4F23" w:rsidP="002B1EE0">
            <w:pPr>
              <w:spacing w:after="0"/>
              <w:rPr>
                <w:rFonts w:ascii="Arial" w:hAnsi="Arial"/>
                <w:b/>
                <w:color w:val="000000"/>
                <w:sz w:val="18"/>
              </w:rPr>
            </w:pPr>
          </w:p>
        </w:tc>
        <w:tc>
          <w:tcPr>
            <w:tcW w:w="980" w:type="dxa"/>
            <w:vMerge/>
            <w:tcBorders>
              <w:top w:val="single" w:sz="4" w:space="0" w:color="auto"/>
              <w:left w:val="single" w:sz="4" w:space="0" w:color="auto"/>
              <w:bottom w:val="single" w:sz="4" w:space="0" w:color="auto"/>
              <w:right w:val="single" w:sz="4" w:space="0" w:color="auto"/>
            </w:tcBorders>
            <w:vAlign w:val="center"/>
            <w:hideMark/>
          </w:tcPr>
          <w:p w14:paraId="335719D6" w14:textId="77777777" w:rsidR="008E4F23" w:rsidRDefault="008E4F23" w:rsidP="002B1EE0">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2F8704EE" w14:textId="77777777" w:rsidR="008E4F23" w:rsidRDefault="008E4F23" w:rsidP="002B1EE0">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69D4DE4C" w14:textId="77777777" w:rsidR="008E4F23" w:rsidRDefault="008E4F23" w:rsidP="002B1EE0">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610086" w14:textId="77777777" w:rsidR="008E4F23" w:rsidRDefault="008E4F23" w:rsidP="002B1EE0">
            <w:pPr>
              <w:spacing w:after="0"/>
              <w:rPr>
                <w:rFonts w:ascii="Arial" w:hAnsi="Arial"/>
                <w:b/>
                <w:color w:val="000000"/>
                <w:sz w:val="18"/>
              </w:rPr>
            </w:pPr>
          </w:p>
        </w:tc>
      </w:tr>
      <w:tr w:rsidR="008E4F23" w14:paraId="79A6A348" w14:textId="77777777" w:rsidTr="002B1EE0">
        <w:trPr>
          <w:trHeight w:val="225"/>
          <w:jc w:val="center"/>
        </w:trPr>
        <w:tc>
          <w:tcPr>
            <w:tcW w:w="1702" w:type="dxa"/>
            <w:tcBorders>
              <w:top w:val="single" w:sz="4" w:space="0" w:color="auto"/>
              <w:left w:val="single" w:sz="4" w:space="0" w:color="auto"/>
              <w:bottom w:val="nil"/>
              <w:right w:val="single" w:sz="4" w:space="0" w:color="auto"/>
            </w:tcBorders>
            <w:vAlign w:val="center"/>
            <w:hideMark/>
          </w:tcPr>
          <w:p w14:paraId="145886BF" w14:textId="77777777" w:rsidR="008E4F23" w:rsidRPr="00050EB8" w:rsidRDefault="008E4F23" w:rsidP="002B1EE0">
            <w:pPr>
              <w:keepNext/>
              <w:keepLines/>
              <w:spacing w:after="0"/>
              <w:jc w:val="center"/>
              <w:rPr>
                <w:rFonts w:ascii="Arial" w:hAnsi="Arial"/>
                <w:color w:val="000000"/>
                <w:sz w:val="18"/>
                <w:lang w:eastAsia="zh-CN"/>
              </w:rPr>
            </w:pPr>
            <w:r w:rsidRPr="009253A0">
              <w:rPr>
                <w:rFonts w:ascii="Arial" w:hAnsi="Arial"/>
                <w:color w:val="000000"/>
                <w:sz w:val="18"/>
                <w:lang w:eastAsia="zh-CN"/>
              </w:rPr>
              <w:t>CA_n</w:t>
            </w:r>
            <w:r>
              <w:rPr>
                <w:rFonts w:ascii="Arial" w:hAnsi="Arial"/>
                <w:color w:val="000000"/>
                <w:sz w:val="18"/>
                <w:lang w:eastAsia="zh-CN"/>
              </w:rPr>
              <w:t>7</w:t>
            </w:r>
            <w:r w:rsidRPr="009253A0">
              <w:rPr>
                <w:rFonts w:ascii="Arial" w:hAnsi="Arial"/>
                <w:color w:val="000000"/>
                <w:sz w:val="18"/>
                <w:lang w:eastAsia="zh-CN"/>
              </w:rPr>
              <w:t>-n</w:t>
            </w:r>
            <w:r>
              <w:rPr>
                <w:rFonts w:ascii="Arial" w:hAnsi="Arial"/>
                <w:color w:val="000000"/>
                <w:sz w:val="18"/>
                <w:lang w:eastAsia="zh-CN"/>
              </w:rPr>
              <w:t>78</w:t>
            </w:r>
            <w:r w:rsidRPr="009253A0">
              <w:rPr>
                <w:rFonts w:ascii="Arial" w:hAnsi="Arial"/>
                <w:color w:val="000000"/>
                <w:sz w:val="18"/>
                <w:lang w:eastAsia="zh-CN"/>
              </w:rPr>
              <w:t>-n</w:t>
            </w:r>
            <w:r>
              <w:rPr>
                <w:rFonts w:ascii="Arial" w:hAnsi="Arial"/>
                <w:color w:val="000000"/>
                <w:sz w:val="18"/>
                <w:lang w:eastAsia="zh-CN"/>
              </w:rPr>
              <w:t>102</w:t>
            </w:r>
          </w:p>
        </w:tc>
        <w:tc>
          <w:tcPr>
            <w:tcW w:w="980" w:type="dxa"/>
            <w:tcBorders>
              <w:top w:val="single" w:sz="4" w:space="0" w:color="auto"/>
              <w:left w:val="single" w:sz="4" w:space="0" w:color="auto"/>
              <w:bottom w:val="single" w:sz="4" w:space="0" w:color="auto"/>
              <w:right w:val="single" w:sz="4" w:space="0" w:color="auto"/>
            </w:tcBorders>
            <w:vAlign w:val="center"/>
            <w:hideMark/>
          </w:tcPr>
          <w:p w14:paraId="23361399" w14:textId="77777777" w:rsidR="008E4F23" w:rsidRPr="00050EB8" w:rsidRDefault="008E4F23" w:rsidP="002B1EE0">
            <w:pPr>
              <w:keepNext/>
              <w:keepLines/>
              <w:spacing w:after="0"/>
              <w:jc w:val="center"/>
              <w:rPr>
                <w:rFonts w:ascii="Arial" w:hAnsi="Arial"/>
                <w:color w:val="000000"/>
                <w:sz w:val="18"/>
              </w:rPr>
            </w:pPr>
            <w:r>
              <w:rPr>
                <w:rFonts w:ascii="Arial" w:hAnsi="Arial" w:cs="Arial"/>
                <w:color w:val="000000"/>
                <w:sz w:val="18"/>
                <w:szCs w:val="18"/>
              </w:rPr>
              <w:t>n7</w:t>
            </w:r>
          </w:p>
        </w:tc>
        <w:tc>
          <w:tcPr>
            <w:tcW w:w="1212" w:type="dxa"/>
            <w:tcBorders>
              <w:top w:val="single" w:sz="4" w:space="0" w:color="auto"/>
              <w:left w:val="single" w:sz="4" w:space="0" w:color="auto"/>
              <w:bottom w:val="single" w:sz="4" w:space="0" w:color="auto"/>
              <w:right w:val="single" w:sz="4" w:space="0" w:color="auto"/>
            </w:tcBorders>
            <w:vAlign w:val="center"/>
            <w:hideMark/>
          </w:tcPr>
          <w:p w14:paraId="6C9A8FA0" w14:textId="77777777" w:rsidR="008E4F23" w:rsidRPr="00050EB8" w:rsidRDefault="008E4F23" w:rsidP="002B1EE0">
            <w:pPr>
              <w:keepNext/>
              <w:keepLines/>
              <w:spacing w:after="0"/>
              <w:jc w:val="right"/>
              <w:rPr>
                <w:rFonts w:ascii="Arial" w:hAnsi="Arial" w:cs="Arial"/>
                <w:color w:val="000000"/>
                <w:sz w:val="18"/>
                <w:lang w:eastAsia="zh-CN"/>
              </w:rPr>
            </w:pPr>
            <w:r>
              <w:rPr>
                <w:rFonts w:ascii="Arial" w:hAnsi="Arial" w:cs="Arial"/>
                <w:color w:val="000000"/>
                <w:sz w:val="18"/>
                <w:szCs w:val="18"/>
              </w:rPr>
              <w:t>2500 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0084CC10" w14:textId="77777777" w:rsidR="008E4F23" w:rsidRDefault="008E4F23" w:rsidP="002B1EE0">
            <w:pPr>
              <w:keepNext/>
              <w:keepLines/>
              <w:spacing w:after="0"/>
              <w:jc w:val="center"/>
              <w:rPr>
                <w:rFonts w:ascii="Arial" w:hAnsi="Arial" w:cs="Arial"/>
                <w:color w:val="000000"/>
                <w:sz w:val="18"/>
              </w:rPr>
            </w:pPr>
            <w:r>
              <w:rPr>
                <w:rFonts w:ascii="Arial" w:hAnsi="Arial" w:cs="Arial"/>
                <w:color w:val="000000"/>
                <w:sz w:val="18"/>
                <w:szCs w:val="18"/>
              </w:rPr>
              <w:t>–</w:t>
            </w:r>
          </w:p>
        </w:tc>
        <w:tc>
          <w:tcPr>
            <w:tcW w:w="1200" w:type="dxa"/>
            <w:tcBorders>
              <w:top w:val="single" w:sz="4" w:space="0" w:color="auto"/>
              <w:left w:val="single" w:sz="4" w:space="0" w:color="auto"/>
              <w:bottom w:val="single" w:sz="4" w:space="0" w:color="auto"/>
              <w:right w:val="single" w:sz="4" w:space="0" w:color="auto"/>
            </w:tcBorders>
            <w:vAlign w:val="center"/>
            <w:hideMark/>
          </w:tcPr>
          <w:p w14:paraId="01953AB0" w14:textId="77777777" w:rsidR="008E4F23" w:rsidRPr="00050EB8" w:rsidRDefault="008E4F23" w:rsidP="002B1EE0">
            <w:pPr>
              <w:keepNext/>
              <w:keepLines/>
              <w:spacing w:after="0"/>
              <w:rPr>
                <w:rFonts w:ascii="Arial" w:hAnsi="Arial" w:cs="Arial"/>
                <w:color w:val="000000"/>
                <w:sz w:val="18"/>
                <w:lang w:eastAsia="zh-CN"/>
              </w:rPr>
            </w:pPr>
            <w:r>
              <w:rPr>
                <w:rFonts w:ascii="Arial" w:hAnsi="Arial" w:cs="Arial"/>
                <w:color w:val="000000"/>
                <w:sz w:val="18"/>
                <w:szCs w:val="18"/>
              </w:rPr>
              <w:t>2570 MHz</w:t>
            </w:r>
          </w:p>
        </w:tc>
        <w:tc>
          <w:tcPr>
            <w:tcW w:w="1210" w:type="dxa"/>
            <w:tcBorders>
              <w:top w:val="single" w:sz="4" w:space="0" w:color="auto"/>
              <w:left w:val="single" w:sz="4" w:space="0" w:color="auto"/>
              <w:bottom w:val="single" w:sz="4" w:space="0" w:color="auto"/>
              <w:right w:val="single" w:sz="4" w:space="0" w:color="auto"/>
            </w:tcBorders>
            <w:vAlign w:val="center"/>
            <w:hideMark/>
          </w:tcPr>
          <w:p w14:paraId="54F9203E" w14:textId="77777777" w:rsidR="008E4F23" w:rsidRPr="00050EB8" w:rsidRDefault="008E4F23" w:rsidP="002B1EE0">
            <w:pPr>
              <w:keepNext/>
              <w:keepLines/>
              <w:spacing w:after="0"/>
              <w:jc w:val="right"/>
              <w:rPr>
                <w:rFonts w:ascii="Arial" w:hAnsi="Arial" w:cs="Arial"/>
                <w:color w:val="000000"/>
                <w:sz w:val="18"/>
                <w:lang w:eastAsia="zh-CN"/>
              </w:rPr>
            </w:pPr>
            <w:r>
              <w:rPr>
                <w:rFonts w:ascii="Arial" w:hAnsi="Arial" w:cs="Arial"/>
                <w:color w:val="000000"/>
                <w:sz w:val="18"/>
                <w:szCs w:val="18"/>
              </w:rPr>
              <w:t>2620 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7456D999" w14:textId="77777777" w:rsidR="008E4F23" w:rsidRDefault="008E4F23" w:rsidP="002B1EE0">
            <w:pPr>
              <w:keepNext/>
              <w:keepLines/>
              <w:spacing w:after="0"/>
              <w:jc w:val="center"/>
              <w:rPr>
                <w:rFonts w:ascii="Arial" w:hAnsi="Arial" w:cs="Arial"/>
                <w:color w:val="000000"/>
                <w:sz w:val="18"/>
              </w:rPr>
            </w:pPr>
            <w:r>
              <w:rPr>
                <w:rFonts w:ascii="Arial" w:hAnsi="Arial" w:cs="Arial"/>
                <w:color w:val="000000"/>
                <w:sz w:val="18"/>
                <w:szCs w:val="18"/>
              </w:rPr>
              <w:t>–</w:t>
            </w:r>
          </w:p>
        </w:tc>
        <w:tc>
          <w:tcPr>
            <w:tcW w:w="1401" w:type="dxa"/>
            <w:tcBorders>
              <w:top w:val="single" w:sz="4" w:space="0" w:color="auto"/>
              <w:left w:val="single" w:sz="4" w:space="0" w:color="auto"/>
              <w:bottom w:val="single" w:sz="4" w:space="0" w:color="auto"/>
              <w:right w:val="single" w:sz="4" w:space="0" w:color="auto"/>
            </w:tcBorders>
            <w:vAlign w:val="center"/>
            <w:hideMark/>
          </w:tcPr>
          <w:p w14:paraId="42E6C9D4" w14:textId="77777777" w:rsidR="008E4F23" w:rsidRPr="00050EB8" w:rsidRDefault="008E4F23" w:rsidP="002B1EE0">
            <w:pPr>
              <w:keepNext/>
              <w:keepLines/>
              <w:spacing w:after="0"/>
              <w:rPr>
                <w:rFonts w:ascii="Arial" w:hAnsi="Arial" w:cs="Arial"/>
                <w:color w:val="000000"/>
                <w:sz w:val="18"/>
                <w:lang w:eastAsia="zh-CN"/>
              </w:rPr>
            </w:pPr>
            <w:r>
              <w:rPr>
                <w:rFonts w:ascii="Arial" w:hAnsi="Arial" w:cs="Arial"/>
                <w:color w:val="000000"/>
                <w:sz w:val="18"/>
                <w:szCs w:val="18"/>
              </w:rPr>
              <w:t>2690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2AD99E9C" w14:textId="77777777" w:rsidR="008E4F23" w:rsidRPr="00050EB8" w:rsidRDefault="008E4F23" w:rsidP="002B1EE0">
            <w:pPr>
              <w:keepNext/>
              <w:keepLines/>
              <w:spacing w:after="0"/>
              <w:jc w:val="center"/>
              <w:rPr>
                <w:rFonts w:ascii="Arial" w:hAnsi="Arial"/>
                <w:color w:val="000000"/>
                <w:sz w:val="18"/>
                <w:lang w:eastAsia="zh-CN"/>
              </w:rPr>
            </w:pPr>
            <w:r>
              <w:rPr>
                <w:rFonts w:ascii="Arial" w:hAnsi="Arial" w:cs="Arial"/>
                <w:color w:val="000000"/>
                <w:sz w:val="18"/>
                <w:szCs w:val="18"/>
              </w:rPr>
              <w:t>FDD</w:t>
            </w:r>
          </w:p>
        </w:tc>
      </w:tr>
      <w:tr w:rsidR="008E4F23" w14:paraId="21E83C98" w14:textId="77777777" w:rsidTr="002B1EE0">
        <w:trPr>
          <w:trHeight w:val="225"/>
          <w:jc w:val="center"/>
        </w:trPr>
        <w:tc>
          <w:tcPr>
            <w:tcW w:w="1702" w:type="dxa"/>
            <w:tcBorders>
              <w:top w:val="nil"/>
              <w:left w:val="single" w:sz="4" w:space="0" w:color="auto"/>
              <w:bottom w:val="nil"/>
              <w:right w:val="single" w:sz="4" w:space="0" w:color="auto"/>
            </w:tcBorders>
            <w:vAlign w:val="center"/>
            <w:hideMark/>
          </w:tcPr>
          <w:p w14:paraId="08D2EE7B" w14:textId="77777777" w:rsidR="008E4F23" w:rsidRPr="00050EB8" w:rsidRDefault="008E4F23" w:rsidP="002B1EE0">
            <w:pPr>
              <w:spacing w:after="0"/>
              <w:rPr>
                <w:rFonts w:ascii="Arial" w:hAnsi="Arial"/>
                <w:color w:val="000000"/>
                <w:sz w:val="18"/>
                <w:lang w:eastAsia="zh-CN"/>
              </w:rPr>
            </w:pPr>
          </w:p>
        </w:tc>
        <w:tc>
          <w:tcPr>
            <w:tcW w:w="980" w:type="dxa"/>
            <w:tcBorders>
              <w:top w:val="single" w:sz="4" w:space="0" w:color="auto"/>
              <w:left w:val="single" w:sz="4" w:space="0" w:color="auto"/>
              <w:bottom w:val="single" w:sz="4" w:space="0" w:color="auto"/>
              <w:right w:val="single" w:sz="4" w:space="0" w:color="auto"/>
            </w:tcBorders>
            <w:vAlign w:val="center"/>
          </w:tcPr>
          <w:p w14:paraId="1F1398C3" w14:textId="77777777" w:rsidR="008E4F23" w:rsidRPr="00050EB8" w:rsidRDefault="008E4F23" w:rsidP="002B1EE0">
            <w:pPr>
              <w:keepNext/>
              <w:keepLines/>
              <w:spacing w:after="0"/>
              <w:jc w:val="center"/>
              <w:rPr>
                <w:rFonts w:ascii="Arial" w:hAnsi="Arial"/>
                <w:color w:val="000000"/>
                <w:sz w:val="18"/>
              </w:rPr>
            </w:pPr>
            <w:r>
              <w:rPr>
                <w:rFonts w:ascii="Arial" w:hAnsi="Arial" w:cs="Arial"/>
                <w:color w:val="000000"/>
                <w:sz w:val="18"/>
                <w:szCs w:val="18"/>
              </w:rPr>
              <w:t>n78</w:t>
            </w:r>
          </w:p>
        </w:tc>
        <w:tc>
          <w:tcPr>
            <w:tcW w:w="1212" w:type="dxa"/>
            <w:tcBorders>
              <w:top w:val="single" w:sz="4" w:space="0" w:color="auto"/>
              <w:left w:val="single" w:sz="4" w:space="0" w:color="auto"/>
              <w:bottom w:val="single" w:sz="4" w:space="0" w:color="auto"/>
              <w:right w:val="single" w:sz="4" w:space="0" w:color="auto"/>
            </w:tcBorders>
            <w:vAlign w:val="center"/>
          </w:tcPr>
          <w:p w14:paraId="4DD82D88" w14:textId="77777777" w:rsidR="008E4F23" w:rsidRPr="00050EB8" w:rsidRDefault="008E4F23" w:rsidP="002B1EE0">
            <w:pPr>
              <w:keepNext/>
              <w:keepLines/>
              <w:spacing w:after="0"/>
              <w:jc w:val="right"/>
              <w:rPr>
                <w:rFonts w:ascii="Arial" w:hAnsi="Arial" w:cs="Arial"/>
                <w:color w:val="000000"/>
                <w:sz w:val="18"/>
                <w:lang w:eastAsia="zh-CN"/>
              </w:rPr>
            </w:pPr>
            <w:r>
              <w:rPr>
                <w:rFonts w:ascii="Arial" w:hAnsi="Arial" w:cs="Arial"/>
                <w:color w:val="000000"/>
                <w:sz w:val="18"/>
                <w:szCs w:val="18"/>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79579930" w14:textId="77777777" w:rsidR="008E4F23" w:rsidRDefault="008E4F23" w:rsidP="002B1EE0">
            <w:pPr>
              <w:keepNext/>
              <w:keepLines/>
              <w:spacing w:after="0"/>
              <w:jc w:val="center"/>
              <w:rPr>
                <w:rFonts w:ascii="Arial" w:hAnsi="Arial" w:cs="Arial"/>
                <w:color w:val="000000"/>
                <w:sz w:val="18"/>
              </w:rPr>
            </w:pPr>
            <w:r>
              <w:rPr>
                <w:rFonts w:ascii="Arial" w:hAnsi="Arial" w:cs="Arial"/>
                <w:color w:val="000000"/>
                <w:sz w:val="18"/>
                <w:szCs w:val="18"/>
              </w:rPr>
              <w:t>–</w:t>
            </w:r>
          </w:p>
        </w:tc>
        <w:tc>
          <w:tcPr>
            <w:tcW w:w="1200" w:type="dxa"/>
            <w:tcBorders>
              <w:top w:val="single" w:sz="4" w:space="0" w:color="auto"/>
              <w:left w:val="single" w:sz="4" w:space="0" w:color="auto"/>
              <w:bottom w:val="single" w:sz="4" w:space="0" w:color="auto"/>
              <w:right w:val="single" w:sz="4" w:space="0" w:color="auto"/>
            </w:tcBorders>
            <w:vAlign w:val="center"/>
          </w:tcPr>
          <w:p w14:paraId="309CBE06" w14:textId="77777777" w:rsidR="008E4F23" w:rsidRPr="00050EB8" w:rsidRDefault="008E4F23" w:rsidP="002B1EE0">
            <w:pPr>
              <w:keepNext/>
              <w:keepLines/>
              <w:spacing w:after="0"/>
              <w:rPr>
                <w:rFonts w:ascii="Arial" w:hAnsi="Arial" w:cs="Arial"/>
                <w:color w:val="000000"/>
                <w:sz w:val="18"/>
                <w:lang w:eastAsia="zh-CN"/>
              </w:rPr>
            </w:pPr>
            <w:r>
              <w:rPr>
                <w:rFonts w:ascii="Arial" w:hAnsi="Arial" w:cs="Arial"/>
                <w:color w:val="000000"/>
                <w:sz w:val="18"/>
                <w:szCs w:val="18"/>
              </w:rPr>
              <w:t>3800 MHz</w:t>
            </w:r>
          </w:p>
        </w:tc>
        <w:tc>
          <w:tcPr>
            <w:tcW w:w="1210" w:type="dxa"/>
            <w:tcBorders>
              <w:top w:val="single" w:sz="4" w:space="0" w:color="auto"/>
              <w:left w:val="single" w:sz="4" w:space="0" w:color="auto"/>
              <w:bottom w:val="single" w:sz="4" w:space="0" w:color="auto"/>
              <w:right w:val="single" w:sz="4" w:space="0" w:color="auto"/>
            </w:tcBorders>
            <w:vAlign w:val="center"/>
          </w:tcPr>
          <w:p w14:paraId="0832C220" w14:textId="77777777" w:rsidR="008E4F23" w:rsidRPr="00050EB8" w:rsidRDefault="008E4F23" w:rsidP="002B1EE0">
            <w:pPr>
              <w:keepNext/>
              <w:keepLines/>
              <w:spacing w:after="0"/>
              <w:jc w:val="right"/>
              <w:rPr>
                <w:rFonts w:ascii="Arial" w:hAnsi="Arial" w:cs="Arial"/>
                <w:color w:val="000000"/>
                <w:sz w:val="18"/>
                <w:lang w:eastAsia="zh-CN"/>
              </w:rPr>
            </w:pPr>
            <w:r>
              <w:rPr>
                <w:rFonts w:ascii="Arial" w:hAnsi="Arial" w:cs="Arial"/>
                <w:color w:val="000000"/>
                <w:sz w:val="18"/>
                <w:szCs w:val="18"/>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1E4E0637" w14:textId="77777777" w:rsidR="008E4F23" w:rsidRDefault="008E4F23" w:rsidP="002B1EE0">
            <w:pPr>
              <w:keepNext/>
              <w:keepLines/>
              <w:spacing w:after="0"/>
              <w:jc w:val="right"/>
              <w:rPr>
                <w:rFonts w:ascii="Arial" w:hAnsi="Arial" w:cs="Arial"/>
                <w:color w:val="000000"/>
                <w:sz w:val="18"/>
                <w:lang w:eastAsia="zh-CN"/>
              </w:rPr>
            </w:pPr>
            <w:r>
              <w:rPr>
                <w:rFonts w:ascii="Arial" w:hAnsi="Arial" w:cs="Arial"/>
                <w:color w:val="000000"/>
                <w:sz w:val="18"/>
                <w:szCs w:val="18"/>
              </w:rPr>
              <w:t>–</w:t>
            </w:r>
          </w:p>
        </w:tc>
        <w:tc>
          <w:tcPr>
            <w:tcW w:w="1401" w:type="dxa"/>
            <w:tcBorders>
              <w:top w:val="single" w:sz="4" w:space="0" w:color="auto"/>
              <w:left w:val="single" w:sz="4" w:space="0" w:color="auto"/>
              <w:bottom w:val="single" w:sz="4" w:space="0" w:color="auto"/>
              <w:right w:val="single" w:sz="4" w:space="0" w:color="auto"/>
            </w:tcBorders>
            <w:vAlign w:val="center"/>
          </w:tcPr>
          <w:p w14:paraId="3251357C" w14:textId="77777777" w:rsidR="008E4F23" w:rsidRPr="00050EB8" w:rsidRDefault="008E4F23" w:rsidP="002B1EE0">
            <w:pPr>
              <w:keepNext/>
              <w:keepLines/>
              <w:spacing w:after="0"/>
              <w:rPr>
                <w:rFonts w:ascii="Arial" w:hAnsi="Arial" w:cs="Arial"/>
                <w:color w:val="000000"/>
                <w:sz w:val="18"/>
                <w:lang w:eastAsia="zh-CN"/>
              </w:rPr>
            </w:pPr>
            <w:r>
              <w:rPr>
                <w:rFonts w:ascii="Arial" w:hAnsi="Arial" w:cs="Arial"/>
                <w:color w:val="000000"/>
                <w:sz w:val="18"/>
                <w:szCs w:val="18"/>
              </w:rPr>
              <w:t>3800 MHz</w:t>
            </w:r>
          </w:p>
        </w:tc>
        <w:tc>
          <w:tcPr>
            <w:tcW w:w="850" w:type="dxa"/>
            <w:tcBorders>
              <w:top w:val="single" w:sz="4" w:space="0" w:color="auto"/>
              <w:left w:val="single" w:sz="4" w:space="0" w:color="auto"/>
              <w:bottom w:val="single" w:sz="4" w:space="0" w:color="auto"/>
              <w:right w:val="single" w:sz="4" w:space="0" w:color="auto"/>
            </w:tcBorders>
            <w:vAlign w:val="center"/>
          </w:tcPr>
          <w:p w14:paraId="707DB727" w14:textId="77777777" w:rsidR="008E4F23" w:rsidRPr="00050EB8" w:rsidRDefault="008E4F23" w:rsidP="002B1EE0">
            <w:pPr>
              <w:keepNext/>
              <w:keepLines/>
              <w:spacing w:after="0"/>
              <w:jc w:val="center"/>
              <w:rPr>
                <w:rFonts w:ascii="Arial" w:hAnsi="Arial"/>
                <w:color w:val="000000"/>
                <w:sz w:val="18"/>
                <w:lang w:eastAsia="zh-CN"/>
              </w:rPr>
            </w:pPr>
            <w:r>
              <w:rPr>
                <w:rFonts w:ascii="Arial" w:hAnsi="Arial" w:cs="Arial"/>
                <w:color w:val="000000"/>
                <w:sz w:val="18"/>
                <w:szCs w:val="18"/>
              </w:rPr>
              <w:t>TDD</w:t>
            </w:r>
          </w:p>
        </w:tc>
      </w:tr>
      <w:tr w:rsidR="008E4F23" w14:paraId="52FB9BC7" w14:textId="77777777" w:rsidTr="002B1EE0">
        <w:trPr>
          <w:trHeight w:val="225"/>
          <w:jc w:val="center"/>
        </w:trPr>
        <w:tc>
          <w:tcPr>
            <w:tcW w:w="1702" w:type="dxa"/>
            <w:tcBorders>
              <w:top w:val="nil"/>
              <w:left w:val="single" w:sz="4" w:space="0" w:color="auto"/>
              <w:bottom w:val="single" w:sz="4" w:space="0" w:color="auto"/>
              <w:right w:val="single" w:sz="4" w:space="0" w:color="auto"/>
            </w:tcBorders>
            <w:vAlign w:val="center"/>
            <w:hideMark/>
          </w:tcPr>
          <w:p w14:paraId="65695C92" w14:textId="77777777" w:rsidR="008E4F23" w:rsidRPr="00050EB8" w:rsidRDefault="008E4F23" w:rsidP="002B1EE0">
            <w:pPr>
              <w:spacing w:after="0"/>
              <w:rPr>
                <w:rFonts w:ascii="Arial" w:hAnsi="Arial"/>
                <w:color w:val="000000"/>
                <w:sz w:val="18"/>
                <w:lang w:eastAsia="zh-CN"/>
              </w:rPr>
            </w:pPr>
          </w:p>
        </w:tc>
        <w:tc>
          <w:tcPr>
            <w:tcW w:w="980" w:type="dxa"/>
            <w:tcBorders>
              <w:top w:val="single" w:sz="4" w:space="0" w:color="auto"/>
              <w:left w:val="single" w:sz="4" w:space="0" w:color="auto"/>
              <w:bottom w:val="single" w:sz="4" w:space="0" w:color="auto"/>
              <w:right w:val="single" w:sz="4" w:space="0" w:color="auto"/>
            </w:tcBorders>
            <w:vAlign w:val="center"/>
            <w:hideMark/>
          </w:tcPr>
          <w:p w14:paraId="16114693" w14:textId="77777777" w:rsidR="008E4F23" w:rsidRPr="00050EB8" w:rsidRDefault="008E4F23" w:rsidP="002B1EE0">
            <w:pPr>
              <w:keepNext/>
              <w:keepLines/>
              <w:spacing w:after="0"/>
              <w:jc w:val="center"/>
              <w:rPr>
                <w:rFonts w:ascii="Arial" w:hAnsi="Arial"/>
                <w:color w:val="000000"/>
                <w:sz w:val="18"/>
                <w:lang w:eastAsia="zh-CN"/>
              </w:rPr>
            </w:pPr>
            <w:r>
              <w:rPr>
                <w:rFonts w:ascii="Arial" w:hAnsi="Arial" w:cs="Arial"/>
                <w:color w:val="000000"/>
                <w:sz w:val="18"/>
                <w:szCs w:val="18"/>
              </w:rPr>
              <w:t>n102</w:t>
            </w:r>
          </w:p>
        </w:tc>
        <w:tc>
          <w:tcPr>
            <w:tcW w:w="1212" w:type="dxa"/>
            <w:tcBorders>
              <w:top w:val="single" w:sz="4" w:space="0" w:color="auto"/>
              <w:left w:val="single" w:sz="4" w:space="0" w:color="auto"/>
              <w:bottom w:val="single" w:sz="4" w:space="0" w:color="auto"/>
              <w:right w:val="single" w:sz="4" w:space="0" w:color="auto"/>
            </w:tcBorders>
            <w:vAlign w:val="center"/>
            <w:hideMark/>
          </w:tcPr>
          <w:p w14:paraId="2FCD40B5" w14:textId="77777777" w:rsidR="008E4F23" w:rsidRPr="00050EB8" w:rsidRDefault="008E4F23" w:rsidP="002B1EE0">
            <w:pPr>
              <w:keepNext/>
              <w:keepLines/>
              <w:spacing w:after="0"/>
              <w:jc w:val="right"/>
              <w:rPr>
                <w:rFonts w:ascii="Arial" w:hAnsi="Arial" w:cs="Arial"/>
                <w:color w:val="000000"/>
                <w:sz w:val="18"/>
                <w:lang w:eastAsia="zh-CN"/>
              </w:rPr>
            </w:pPr>
            <w:r>
              <w:rPr>
                <w:rFonts w:ascii="Arial" w:hAnsi="Arial" w:cs="Arial"/>
                <w:color w:val="000000"/>
                <w:sz w:val="18"/>
                <w:szCs w:val="18"/>
              </w:rPr>
              <w:t>5925 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70382848" w14:textId="77777777" w:rsidR="008E4F23" w:rsidRDefault="008E4F23" w:rsidP="002B1EE0">
            <w:pPr>
              <w:keepNext/>
              <w:keepLines/>
              <w:spacing w:after="0"/>
              <w:jc w:val="center"/>
              <w:rPr>
                <w:rFonts w:ascii="Arial" w:hAnsi="Arial" w:cs="Arial"/>
                <w:color w:val="000000"/>
                <w:sz w:val="18"/>
              </w:rPr>
            </w:pPr>
            <w:r>
              <w:rPr>
                <w:rFonts w:ascii="Arial" w:hAnsi="Arial" w:cs="Arial"/>
                <w:color w:val="000000"/>
                <w:sz w:val="18"/>
                <w:szCs w:val="18"/>
              </w:rPr>
              <w:t>–</w:t>
            </w:r>
          </w:p>
        </w:tc>
        <w:tc>
          <w:tcPr>
            <w:tcW w:w="1200" w:type="dxa"/>
            <w:tcBorders>
              <w:top w:val="single" w:sz="4" w:space="0" w:color="auto"/>
              <w:left w:val="single" w:sz="4" w:space="0" w:color="auto"/>
              <w:bottom w:val="single" w:sz="4" w:space="0" w:color="auto"/>
              <w:right w:val="single" w:sz="4" w:space="0" w:color="auto"/>
            </w:tcBorders>
            <w:vAlign w:val="center"/>
            <w:hideMark/>
          </w:tcPr>
          <w:p w14:paraId="356E4BC4" w14:textId="77777777" w:rsidR="008E4F23" w:rsidRPr="00050EB8" w:rsidRDefault="008E4F23" w:rsidP="002B1EE0">
            <w:pPr>
              <w:keepNext/>
              <w:keepLines/>
              <w:spacing w:after="0"/>
              <w:rPr>
                <w:rFonts w:ascii="Arial" w:hAnsi="Arial" w:cs="Arial"/>
                <w:color w:val="000000"/>
                <w:sz w:val="18"/>
                <w:lang w:eastAsia="zh-CN"/>
              </w:rPr>
            </w:pPr>
            <w:r>
              <w:rPr>
                <w:rFonts w:ascii="Arial" w:hAnsi="Arial" w:cs="Arial"/>
                <w:color w:val="000000"/>
                <w:sz w:val="18"/>
                <w:szCs w:val="18"/>
              </w:rPr>
              <w:t>6425 MHz</w:t>
            </w:r>
          </w:p>
        </w:tc>
        <w:tc>
          <w:tcPr>
            <w:tcW w:w="1210" w:type="dxa"/>
            <w:tcBorders>
              <w:top w:val="single" w:sz="4" w:space="0" w:color="auto"/>
              <w:left w:val="single" w:sz="4" w:space="0" w:color="auto"/>
              <w:bottom w:val="single" w:sz="4" w:space="0" w:color="auto"/>
              <w:right w:val="single" w:sz="4" w:space="0" w:color="auto"/>
            </w:tcBorders>
            <w:vAlign w:val="center"/>
            <w:hideMark/>
          </w:tcPr>
          <w:p w14:paraId="635D708C" w14:textId="77777777" w:rsidR="008E4F23" w:rsidRPr="00050EB8" w:rsidRDefault="008E4F23" w:rsidP="002B1EE0">
            <w:pPr>
              <w:keepNext/>
              <w:keepLines/>
              <w:spacing w:after="0"/>
              <w:jc w:val="right"/>
              <w:rPr>
                <w:rFonts w:ascii="Arial" w:hAnsi="Arial" w:cs="Arial"/>
                <w:color w:val="000000"/>
                <w:sz w:val="18"/>
                <w:lang w:eastAsia="zh-CN"/>
              </w:rPr>
            </w:pPr>
            <w:r>
              <w:rPr>
                <w:rFonts w:ascii="Arial" w:hAnsi="Arial" w:cs="Arial"/>
                <w:color w:val="000000"/>
                <w:sz w:val="18"/>
                <w:szCs w:val="18"/>
              </w:rPr>
              <w:t>5925 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12B39C9B" w14:textId="77777777" w:rsidR="008E4F23" w:rsidRDefault="008E4F23" w:rsidP="002B1EE0">
            <w:pPr>
              <w:keepNext/>
              <w:keepLines/>
              <w:spacing w:after="0"/>
              <w:jc w:val="center"/>
              <w:rPr>
                <w:rFonts w:ascii="Arial" w:hAnsi="Arial" w:cs="Arial"/>
                <w:color w:val="000000"/>
                <w:sz w:val="18"/>
              </w:rPr>
            </w:pPr>
            <w:r>
              <w:rPr>
                <w:rFonts w:ascii="Arial" w:hAnsi="Arial" w:cs="Arial"/>
                <w:color w:val="000000"/>
                <w:sz w:val="18"/>
                <w:szCs w:val="18"/>
              </w:rPr>
              <w:t>–</w:t>
            </w:r>
          </w:p>
        </w:tc>
        <w:tc>
          <w:tcPr>
            <w:tcW w:w="1401" w:type="dxa"/>
            <w:tcBorders>
              <w:top w:val="single" w:sz="4" w:space="0" w:color="auto"/>
              <w:left w:val="single" w:sz="4" w:space="0" w:color="auto"/>
              <w:bottom w:val="single" w:sz="4" w:space="0" w:color="auto"/>
              <w:right w:val="single" w:sz="4" w:space="0" w:color="auto"/>
            </w:tcBorders>
            <w:vAlign w:val="center"/>
            <w:hideMark/>
          </w:tcPr>
          <w:p w14:paraId="0F8B8F73" w14:textId="77777777" w:rsidR="008E4F23" w:rsidRPr="00050EB8" w:rsidRDefault="008E4F23" w:rsidP="002B1EE0">
            <w:pPr>
              <w:keepNext/>
              <w:keepLines/>
              <w:spacing w:after="0"/>
              <w:rPr>
                <w:rFonts w:ascii="Arial" w:hAnsi="Arial" w:cs="Arial"/>
                <w:color w:val="000000"/>
                <w:sz w:val="18"/>
                <w:lang w:eastAsia="zh-CN"/>
              </w:rPr>
            </w:pPr>
            <w:r>
              <w:rPr>
                <w:rFonts w:ascii="Arial" w:hAnsi="Arial" w:cs="Arial"/>
                <w:color w:val="000000"/>
                <w:sz w:val="18"/>
                <w:szCs w:val="18"/>
              </w:rPr>
              <w:t>6425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80AD789" w14:textId="77777777" w:rsidR="008E4F23" w:rsidRPr="00050EB8" w:rsidRDefault="008E4F23" w:rsidP="002B1EE0">
            <w:pPr>
              <w:keepNext/>
              <w:keepLines/>
              <w:spacing w:after="0"/>
              <w:jc w:val="center"/>
              <w:rPr>
                <w:rFonts w:ascii="Arial" w:hAnsi="Arial" w:cs="Arial"/>
                <w:color w:val="000000"/>
                <w:sz w:val="18"/>
                <w:szCs w:val="18"/>
                <w:lang w:eastAsia="zh-CN"/>
              </w:rPr>
            </w:pPr>
            <w:r>
              <w:rPr>
                <w:rFonts w:ascii="Arial" w:hAnsi="Arial" w:cs="Arial"/>
                <w:color w:val="000000"/>
                <w:sz w:val="18"/>
                <w:szCs w:val="18"/>
              </w:rPr>
              <w:t>TDD</w:t>
            </w:r>
          </w:p>
        </w:tc>
      </w:tr>
    </w:tbl>
    <w:p w14:paraId="1994089F" w14:textId="3D2E6929" w:rsidR="008E4F23" w:rsidRPr="006A0293" w:rsidRDefault="008E4F23" w:rsidP="008E4F23">
      <w:pPr>
        <w:pStyle w:val="41"/>
      </w:pPr>
      <w:bookmarkStart w:id="595" w:name="_Toc136288519"/>
      <w:r w:rsidRPr="006A0293">
        <w:lastRenderedPageBreak/>
        <w:t>5.</w:t>
      </w:r>
      <w:r>
        <w:t>56</w:t>
      </w:r>
      <w:r w:rsidRPr="006A0293">
        <w:t>.1.2</w:t>
      </w:r>
      <w:r w:rsidRPr="006A0293">
        <w:tab/>
        <w:t>Channel bandwidths per operating band for CA</w:t>
      </w:r>
      <w:bookmarkEnd w:id="595"/>
    </w:p>
    <w:p w14:paraId="5F1B81BE" w14:textId="0DE4C048" w:rsidR="008E4F23" w:rsidRPr="00A20126" w:rsidRDefault="008E4F23" w:rsidP="008E4F23">
      <w:pPr>
        <w:pStyle w:val="TH"/>
        <w:rPr>
          <w:rFonts w:cs="Arial"/>
        </w:rPr>
      </w:pPr>
      <w:r>
        <w:rPr>
          <w:rFonts w:cs="Arial"/>
        </w:rPr>
        <w:t xml:space="preserve">Table </w:t>
      </w:r>
      <w:r w:rsidRPr="00A20126">
        <w:rPr>
          <w:rFonts w:cs="Arial"/>
        </w:rPr>
        <w:t>5.</w:t>
      </w:r>
      <w:r>
        <w:rPr>
          <w:rFonts w:cs="Arial"/>
        </w:rPr>
        <w:t xml:space="preserve">56.1.2-1: Supported bandwidths per </w:t>
      </w:r>
      <w:r w:rsidRPr="00A20126">
        <w:rPr>
          <w:rFonts w:cs="Arial"/>
        </w:rPr>
        <w:t>CA</w:t>
      </w:r>
      <w:r>
        <w:rPr>
          <w:rFonts w:cs="Arial"/>
        </w:rPr>
        <w:t xml:space="preserve"> band combination of </w:t>
      </w:r>
      <w:r w:rsidRPr="00467ADF">
        <w:rPr>
          <w:rFonts w:cs="Arial"/>
        </w:rPr>
        <w:t>band n</w:t>
      </w:r>
      <w:r>
        <w:rPr>
          <w:rFonts w:cs="Arial"/>
        </w:rPr>
        <w:t>7</w:t>
      </w:r>
      <w:r w:rsidRPr="00467ADF">
        <w:rPr>
          <w:rFonts w:cs="Arial"/>
        </w:rPr>
        <w:t>+n</w:t>
      </w:r>
      <w:r>
        <w:rPr>
          <w:rFonts w:cs="Arial"/>
        </w:rPr>
        <w:t>78</w:t>
      </w:r>
      <w:r w:rsidRPr="00467ADF">
        <w:rPr>
          <w:rFonts w:cs="Arial"/>
        </w:rPr>
        <w:t>+n</w:t>
      </w:r>
      <w:r>
        <w:rPr>
          <w:rFonts w:cs="Arial"/>
        </w:rPr>
        <w:t>102</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8E4F23" w14:paraId="6798DB6D" w14:textId="77777777" w:rsidTr="002B1EE0">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3D4D48E4" w14:textId="77777777" w:rsidR="008E4F23" w:rsidRDefault="008E4F23" w:rsidP="002B1EE0">
            <w:pPr>
              <w:pStyle w:val="TAH"/>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58F217C3" w14:textId="77777777" w:rsidR="008E4F23" w:rsidRDefault="008E4F23" w:rsidP="002B1EE0">
            <w:pPr>
              <w:pStyle w:val="TAH"/>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5A8671E0" w14:textId="77777777" w:rsidR="008E4F23" w:rsidRDefault="008E4F23" w:rsidP="002B1EE0">
            <w:pPr>
              <w:pStyle w:val="TAH"/>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2CB76A3" w14:textId="77777777" w:rsidR="008E4F23" w:rsidRDefault="008E4F23" w:rsidP="002B1EE0">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02934A5F" w14:textId="77777777" w:rsidR="008E4F23" w:rsidRDefault="008E4F23" w:rsidP="002B1EE0">
            <w:pPr>
              <w:pStyle w:val="TAH"/>
              <w:rPr>
                <w:szCs w:val="18"/>
                <w:lang w:val="en-US" w:eastAsia="zh-CN"/>
              </w:rPr>
            </w:pPr>
            <w:r>
              <w:t>Bandwidth combination set</w:t>
            </w:r>
          </w:p>
        </w:tc>
      </w:tr>
      <w:tr w:rsidR="008E4F23" w14:paraId="52B15C4B" w14:textId="77777777" w:rsidTr="002B1EE0">
        <w:trPr>
          <w:trHeight w:val="187"/>
        </w:trPr>
        <w:tc>
          <w:tcPr>
            <w:tcW w:w="1983" w:type="dxa"/>
            <w:tcBorders>
              <w:top w:val="single" w:sz="4" w:space="0" w:color="auto"/>
              <w:left w:val="single" w:sz="4" w:space="0" w:color="auto"/>
              <w:bottom w:val="nil"/>
              <w:right w:val="single" w:sz="4" w:space="0" w:color="auto"/>
            </w:tcBorders>
            <w:shd w:val="clear" w:color="auto" w:fill="auto"/>
          </w:tcPr>
          <w:p w14:paraId="6E26D849" w14:textId="77777777" w:rsidR="008E4F23" w:rsidRDefault="008E4F23" w:rsidP="002B1EE0">
            <w:pPr>
              <w:pStyle w:val="TAC"/>
              <w:rPr>
                <w:rFonts w:eastAsia="宋体"/>
                <w:szCs w:val="18"/>
                <w:lang w:val="en-US" w:eastAsia="zh-CN"/>
              </w:rPr>
            </w:pPr>
            <w:r w:rsidRPr="0046242C">
              <w:rPr>
                <w:color w:val="000000"/>
                <w:lang w:eastAsia="zh-CN"/>
              </w:rPr>
              <w:t>CA_</w:t>
            </w:r>
            <w:r>
              <w:rPr>
                <w:color w:val="000000"/>
                <w:lang w:eastAsia="zh-CN"/>
              </w:rPr>
              <w:t>n7A</w:t>
            </w:r>
            <w:r w:rsidRPr="0046242C">
              <w:rPr>
                <w:color w:val="000000"/>
                <w:lang w:eastAsia="zh-CN"/>
              </w:rPr>
              <w:t>-n78A-n102A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446ABE" w14:textId="77777777" w:rsidR="008E4F23" w:rsidRDefault="008E4F23" w:rsidP="002B1EE0">
            <w:pPr>
              <w:pStyle w:val="TAC"/>
              <w:rPr>
                <w:rFonts w:cs="Arial"/>
                <w:color w:val="000000"/>
                <w:szCs w:val="18"/>
              </w:rPr>
            </w:pPr>
            <w:r w:rsidRPr="0046242C">
              <w:rPr>
                <w:rFonts w:cs="Arial"/>
                <w:color w:val="000000"/>
                <w:szCs w:val="18"/>
              </w:rPr>
              <w:t>CA_</w:t>
            </w:r>
            <w:r>
              <w:rPr>
                <w:rFonts w:cs="Arial"/>
                <w:color w:val="000000"/>
                <w:szCs w:val="18"/>
              </w:rPr>
              <w:t>n7A</w:t>
            </w:r>
            <w:r w:rsidRPr="0046242C">
              <w:rPr>
                <w:rFonts w:cs="Arial"/>
                <w:color w:val="000000"/>
                <w:szCs w:val="18"/>
              </w:rPr>
              <w:t>-n78A</w:t>
            </w:r>
          </w:p>
          <w:p w14:paraId="52BFEF89" w14:textId="77777777" w:rsidR="008E4F23" w:rsidRDefault="008E4F23" w:rsidP="002B1EE0">
            <w:pPr>
              <w:pStyle w:val="TAC"/>
              <w:rPr>
                <w:rFonts w:cs="Arial"/>
                <w:color w:val="000000"/>
                <w:szCs w:val="18"/>
              </w:rPr>
            </w:pPr>
            <w:r w:rsidRPr="0046242C">
              <w:rPr>
                <w:rFonts w:cs="Arial"/>
                <w:color w:val="000000"/>
                <w:szCs w:val="18"/>
              </w:rPr>
              <w:t>CA_</w:t>
            </w:r>
            <w:r>
              <w:rPr>
                <w:rFonts w:cs="Arial"/>
                <w:color w:val="000000"/>
                <w:szCs w:val="18"/>
              </w:rPr>
              <w:t>n7A</w:t>
            </w:r>
            <w:r w:rsidRPr="0046242C">
              <w:rPr>
                <w:rFonts w:cs="Arial"/>
                <w:color w:val="000000"/>
                <w:szCs w:val="18"/>
              </w:rPr>
              <w:t>-n102A</w:t>
            </w:r>
          </w:p>
          <w:p w14:paraId="285545EB" w14:textId="77777777" w:rsidR="008E4F23" w:rsidRDefault="008E4F23" w:rsidP="002B1EE0">
            <w:pPr>
              <w:pStyle w:val="TAC"/>
              <w:rPr>
                <w:rFonts w:eastAsia="宋体"/>
                <w:szCs w:val="18"/>
                <w:lang w:val="en-US" w:eastAsia="zh-CN"/>
              </w:rPr>
            </w:pPr>
            <w:r w:rsidRPr="0046242C">
              <w:rPr>
                <w:rFonts w:cs="Arial"/>
                <w:color w:val="000000"/>
                <w:szCs w:val="18"/>
              </w:rPr>
              <w:t>CA_n78A-n102A</w:t>
            </w:r>
          </w:p>
        </w:tc>
        <w:tc>
          <w:tcPr>
            <w:tcW w:w="730" w:type="dxa"/>
            <w:tcBorders>
              <w:left w:val="single" w:sz="4" w:space="0" w:color="auto"/>
              <w:right w:val="single" w:sz="4" w:space="0" w:color="auto"/>
            </w:tcBorders>
            <w:vAlign w:val="center"/>
          </w:tcPr>
          <w:p w14:paraId="6A681878" w14:textId="77777777" w:rsidR="008E4F23" w:rsidRDefault="008E4F23" w:rsidP="002B1EE0">
            <w:pPr>
              <w:pStyle w:val="TAC"/>
              <w:rPr>
                <w:szCs w:val="18"/>
                <w:lang w:val="en-US" w:eastAsia="zh-CN"/>
              </w:rPr>
            </w:pPr>
            <w:r>
              <w:rPr>
                <w:color w:val="000000"/>
              </w:rPr>
              <w:t>n7</w:t>
            </w:r>
          </w:p>
        </w:tc>
        <w:tc>
          <w:tcPr>
            <w:tcW w:w="4081" w:type="dxa"/>
            <w:tcBorders>
              <w:top w:val="single" w:sz="4" w:space="0" w:color="auto"/>
              <w:left w:val="single" w:sz="4" w:space="0" w:color="auto"/>
              <w:bottom w:val="single" w:sz="4" w:space="0" w:color="auto"/>
              <w:right w:val="single" w:sz="4" w:space="0" w:color="auto"/>
            </w:tcBorders>
          </w:tcPr>
          <w:p w14:paraId="367F941A" w14:textId="77777777" w:rsidR="008E4F23" w:rsidRPr="009663F7" w:rsidRDefault="008E4F23" w:rsidP="002B1EE0">
            <w:pPr>
              <w:keepNext/>
              <w:keepLines/>
              <w:spacing w:after="0"/>
              <w:jc w:val="center"/>
              <w:textAlignment w:val="bottom"/>
              <w:rPr>
                <w:rFonts w:ascii="Arial" w:hAnsi="Arial" w:cs="Arial"/>
                <w:sz w:val="18"/>
                <w:szCs w:val="16"/>
                <w:lang w:val="en-US" w:eastAsia="zh-CN"/>
              </w:rPr>
            </w:pPr>
            <w:r w:rsidRPr="00EE7C31">
              <w:rPr>
                <w:rFonts w:ascii="Arial" w:hAnsi="Arial" w:cs="Arial"/>
                <w:color w:val="000000"/>
                <w:sz w:val="18"/>
                <w:szCs w:val="16"/>
              </w:rPr>
              <w:t>5, 10, 15, 20, 25, 30, 40, 50</w:t>
            </w:r>
          </w:p>
        </w:tc>
        <w:tc>
          <w:tcPr>
            <w:tcW w:w="1360" w:type="dxa"/>
            <w:tcBorders>
              <w:left w:val="single" w:sz="4" w:space="0" w:color="auto"/>
              <w:bottom w:val="nil"/>
              <w:right w:val="single" w:sz="4" w:space="0" w:color="auto"/>
            </w:tcBorders>
            <w:shd w:val="clear" w:color="auto" w:fill="auto"/>
            <w:vAlign w:val="center"/>
          </w:tcPr>
          <w:p w14:paraId="5761817C" w14:textId="77777777" w:rsidR="008E4F23" w:rsidRDefault="008E4F23" w:rsidP="002B1EE0">
            <w:pPr>
              <w:pStyle w:val="TAC"/>
              <w:rPr>
                <w:szCs w:val="18"/>
                <w:lang w:val="en-US" w:eastAsia="zh-CN"/>
              </w:rPr>
            </w:pPr>
            <w:r>
              <w:rPr>
                <w:rFonts w:hint="eastAsia"/>
                <w:szCs w:val="18"/>
                <w:lang w:val="en-US" w:eastAsia="zh-CN"/>
              </w:rPr>
              <w:t>0</w:t>
            </w:r>
          </w:p>
        </w:tc>
      </w:tr>
      <w:tr w:rsidR="008E4F23" w14:paraId="688102FB" w14:textId="77777777" w:rsidTr="002B1EE0">
        <w:trPr>
          <w:trHeight w:val="187"/>
        </w:trPr>
        <w:tc>
          <w:tcPr>
            <w:tcW w:w="1983" w:type="dxa"/>
            <w:tcBorders>
              <w:top w:val="nil"/>
              <w:left w:val="single" w:sz="4" w:space="0" w:color="auto"/>
              <w:bottom w:val="nil"/>
              <w:right w:val="single" w:sz="4" w:space="0" w:color="auto"/>
            </w:tcBorders>
            <w:shd w:val="clear" w:color="auto" w:fill="auto"/>
            <w:vAlign w:val="center"/>
          </w:tcPr>
          <w:p w14:paraId="792E98D0" w14:textId="77777777" w:rsidR="008E4F23" w:rsidRDefault="008E4F23" w:rsidP="002B1EE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BA94F2A" w14:textId="77777777" w:rsidR="008E4F23" w:rsidRDefault="008E4F23" w:rsidP="002B1EE0">
            <w:pPr>
              <w:pStyle w:val="TAC"/>
              <w:rPr>
                <w:szCs w:val="18"/>
                <w:lang w:val="en-US" w:eastAsia="zh-CN"/>
              </w:rPr>
            </w:pPr>
          </w:p>
        </w:tc>
        <w:tc>
          <w:tcPr>
            <w:tcW w:w="730" w:type="dxa"/>
            <w:tcBorders>
              <w:left w:val="single" w:sz="4" w:space="0" w:color="auto"/>
              <w:right w:val="single" w:sz="4" w:space="0" w:color="auto"/>
            </w:tcBorders>
            <w:vAlign w:val="center"/>
          </w:tcPr>
          <w:p w14:paraId="794EAB70" w14:textId="77777777" w:rsidR="008E4F23" w:rsidRDefault="008E4F23" w:rsidP="002B1EE0">
            <w:pPr>
              <w:pStyle w:val="TAC"/>
              <w:rPr>
                <w:szCs w:val="18"/>
                <w:lang w:val="en-US" w:eastAsia="zh-CN"/>
              </w:rPr>
            </w:pPr>
            <w:r>
              <w:rPr>
                <w:color w:val="000000"/>
              </w:rPr>
              <w:t>n78</w:t>
            </w:r>
          </w:p>
        </w:tc>
        <w:tc>
          <w:tcPr>
            <w:tcW w:w="4081" w:type="dxa"/>
            <w:tcBorders>
              <w:top w:val="single" w:sz="4" w:space="0" w:color="auto"/>
              <w:left w:val="single" w:sz="4" w:space="0" w:color="auto"/>
              <w:bottom w:val="single" w:sz="4" w:space="0" w:color="auto"/>
              <w:right w:val="single" w:sz="4" w:space="0" w:color="auto"/>
            </w:tcBorders>
          </w:tcPr>
          <w:p w14:paraId="5A13D5D5" w14:textId="77777777" w:rsidR="008E4F23" w:rsidRPr="0046242C" w:rsidRDefault="008E4F23" w:rsidP="002B1EE0">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45FF26D1" w14:textId="77777777" w:rsidR="008E4F23" w:rsidRDefault="008E4F23" w:rsidP="002B1EE0">
            <w:pPr>
              <w:pStyle w:val="TAC"/>
              <w:rPr>
                <w:szCs w:val="18"/>
                <w:lang w:val="en-US" w:eastAsia="zh-CN"/>
              </w:rPr>
            </w:pPr>
          </w:p>
        </w:tc>
      </w:tr>
      <w:tr w:rsidR="008E4F23" w14:paraId="4126FF76" w14:textId="77777777" w:rsidTr="002B1E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5C35F8" w14:textId="77777777" w:rsidR="008E4F23" w:rsidRDefault="008E4F23" w:rsidP="002B1EE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8F3C51" w14:textId="77777777" w:rsidR="008E4F23" w:rsidRDefault="008E4F23" w:rsidP="002B1EE0">
            <w:pPr>
              <w:pStyle w:val="TAC"/>
              <w:rPr>
                <w:szCs w:val="18"/>
                <w:lang w:val="en-US" w:eastAsia="zh-CN"/>
              </w:rPr>
            </w:pPr>
          </w:p>
        </w:tc>
        <w:tc>
          <w:tcPr>
            <w:tcW w:w="730" w:type="dxa"/>
            <w:tcBorders>
              <w:left w:val="single" w:sz="4" w:space="0" w:color="auto"/>
              <w:right w:val="single" w:sz="4" w:space="0" w:color="auto"/>
            </w:tcBorders>
            <w:vAlign w:val="center"/>
          </w:tcPr>
          <w:p w14:paraId="4609C55E" w14:textId="77777777" w:rsidR="008E4F23" w:rsidRDefault="008E4F23" w:rsidP="002B1EE0">
            <w:pPr>
              <w:pStyle w:val="TAC"/>
              <w:rPr>
                <w:szCs w:val="18"/>
                <w:lang w:val="en-US" w:eastAsia="zh-CN"/>
              </w:rPr>
            </w:pPr>
            <w:r>
              <w:rPr>
                <w:rFonts w:eastAsia="宋体"/>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tcPr>
          <w:p w14:paraId="7FE58E19" w14:textId="77777777" w:rsidR="008E4F23" w:rsidRPr="0046242C" w:rsidRDefault="008E4F23" w:rsidP="002B1EE0">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8944F4" w14:textId="77777777" w:rsidR="008E4F23" w:rsidRDefault="008E4F23" w:rsidP="002B1EE0">
            <w:pPr>
              <w:pStyle w:val="TAC"/>
              <w:rPr>
                <w:szCs w:val="18"/>
                <w:lang w:val="en-US" w:eastAsia="zh-CN"/>
              </w:rPr>
            </w:pPr>
          </w:p>
        </w:tc>
      </w:tr>
      <w:tr w:rsidR="008E4F23" w14:paraId="00E4177C" w14:textId="77777777" w:rsidTr="002B1E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231BE6" w14:textId="77777777" w:rsidR="008E4F23" w:rsidRDefault="008E4F23" w:rsidP="002B1EE0">
            <w:pPr>
              <w:pStyle w:val="TAC"/>
              <w:rPr>
                <w:szCs w:val="18"/>
                <w:lang w:val="en-US" w:eastAsia="zh-CN"/>
              </w:rPr>
            </w:pPr>
            <w:r w:rsidRPr="009253A0">
              <w:rPr>
                <w:color w:val="000000"/>
                <w:lang w:eastAsia="zh-CN"/>
              </w:rPr>
              <w:t>CA_</w:t>
            </w:r>
            <w:r>
              <w:rPr>
                <w:color w:val="000000"/>
                <w:lang w:eastAsia="zh-CN"/>
              </w:rPr>
              <w:t>n7A</w:t>
            </w:r>
            <w:r w:rsidRPr="009253A0">
              <w:rPr>
                <w:color w:val="000000"/>
                <w:lang w:eastAsia="zh-CN"/>
              </w:rPr>
              <w:t>-</w:t>
            </w:r>
            <w:r>
              <w:rPr>
                <w:color w:val="000000"/>
                <w:lang w:eastAsia="zh-CN"/>
              </w:rPr>
              <w:t>n78</w:t>
            </w:r>
            <w:r w:rsidRPr="009253A0">
              <w:rPr>
                <w:color w:val="000000"/>
                <w:lang w:eastAsia="zh-CN"/>
              </w:rPr>
              <w:t>A-n</w:t>
            </w:r>
            <w:r>
              <w:rPr>
                <w:color w:val="000000"/>
                <w:lang w:eastAsia="zh-CN"/>
              </w:rPr>
              <w:t>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F20BB7" w14:textId="77777777" w:rsidR="008E4F23" w:rsidRDefault="008E4F23" w:rsidP="002B1EE0">
            <w:pPr>
              <w:pStyle w:val="TAC"/>
              <w:rPr>
                <w:rFonts w:cs="Arial"/>
                <w:color w:val="000000"/>
                <w:szCs w:val="18"/>
              </w:rPr>
            </w:pPr>
            <w:r w:rsidRPr="00A20613">
              <w:rPr>
                <w:rFonts w:cs="Arial"/>
                <w:color w:val="000000"/>
                <w:szCs w:val="18"/>
              </w:rPr>
              <w:t>CA_</w:t>
            </w:r>
            <w:r>
              <w:rPr>
                <w:rFonts w:cs="Arial"/>
                <w:color w:val="000000"/>
                <w:szCs w:val="18"/>
              </w:rPr>
              <w:t>n7A</w:t>
            </w:r>
            <w:r w:rsidRPr="00A20613">
              <w:rPr>
                <w:rFonts w:cs="Arial"/>
                <w:color w:val="000000"/>
                <w:szCs w:val="18"/>
              </w:rPr>
              <w:t>-</w:t>
            </w:r>
            <w:r>
              <w:rPr>
                <w:rFonts w:cs="Arial"/>
                <w:color w:val="000000"/>
                <w:szCs w:val="18"/>
              </w:rPr>
              <w:t>n78</w:t>
            </w:r>
            <w:r w:rsidRPr="00A20613">
              <w:rPr>
                <w:rFonts w:cs="Arial"/>
                <w:color w:val="000000"/>
                <w:szCs w:val="18"/>
              </w:rPr>
              <w:t>A</w:t>
            </w:r>
          </w:p>
          <w:p w14:paraId="39B8380F" w14:textId="77777777" w:rsidR="008E4F23" w:rsidRDefault="008E4F23" w:rsidP="002B1EE0">
            <w:pPr>
              <w:pStyle w:val="TAC"/>
              <w:rPr>
                <w:rFonts w:cs="Arial"/>
                <w:color w:val="000000"/>
                <w:szCs w:val="18"/>
              </w:rPr>
            </w:pPr>
            <w:r w:rsidRPr="00A20613">
              <w:rPr>
                <w:rFonts w:cs="Arial"/>
                <w:color w:val="000000"/>
                <w:szCs w:val="18"/>
              </w:rPr>
              <w:t>CA_</w:t>
            </w:r>
            <w:r>
              <w:rPr>
                <w:rFonts w:cs="Arial"/>
                <w:color w:val="000000"/>
                <w:szCs w:val="18"/>
              </w:rPr>
              <w:t>n7A</w:t>
            </w:r>
            <w:r w:rsidRPr="00A20613">
              <w:rPr>
                <w:rFonts w:cs="Arial"/>
                <w:color w:val="000000"/>
                <w:szCs w:val="18"/>
              </w:rPr>
              <w:t>-n</w:t>
            </w:r>
            <w:r>
              <w:rPr>
                <w:rFonts w:cs="Arial"/>
                <w:color w:val="000000"/>
                <w:szCs w:val="18"/>
              </w:rPr>
              <w:t>102</w:t>
            </w:r>
            <w:r w:rsidRPr="00A20613">
              <w:rPr>
                <w:rFonts w:cs="Arial"/>
                <w:color w:val="000000"/>
                <w:szCs w:val="18"/>
              </w:rPr>
              <w:t>A</w:t>
            </w:r>
          </w:p>
          <w:p w14:paraId="6B4B6359" w14:textId="77777777" w:rsidR="008E4F23" w:rsidRDefault="008E4F23" w:rsidP="002B1EE0">
            <w:pPr>
              <w:pStyle w:val="TAC"/>
              <w:rPr>
                <w:szCs w:val="18"/>
                <w:lang w:val="en-US" w:eastAsia="zh-CN"/>
              </w:rPr>
            </w:pPr>
            <w:r w:rsidRPr="00A20613">
              <w:rPr>
                <w:rFonts w:cs="Arial"/>
                <w:color w:val="000000"/>
                <w:szCs w:val="18"/>
              </w:rPr>
              <w:t>CA_</w:t>
            </w:r>
            <w:r>
              <w:rPr>
                <w:rFonts w:cs="Arial"/>
                <w:color w:val="000000"/>
                <w:szCs w:val="18"/>
              </w:rPr>
              <w:t>n78A</w:t>
            </w:r>
            <w:r w:rsidRPr="00A20613">
              <w:rPr>
                <w:rFonts w:cs="Arial"/>
                <w:color w:val="000000"/>
                <w:szCs w:val="18"/>
              </w:rPr>
              <w:t>-n</w:t>
            </w:r>
            <w:r>
              <w:rPr>
                <w:rFonts w:cs="Arial"/>
                <w:color w:val="000000"/>
                <w:szCs w:val="18"/>
              </w:rPr>
              <w:t>102</w:t>
            </w:r>
            <w:r w:rsidRPr="00A20613">
              <w:rPr>
                <w:rFonts w:cs="Arial"/>
                <w:color w:val="000000"/>
                <w:szCs w:val="18"/>
              </w:rPr>
              <w:t>A</w:t>
            </w:r>
          </w:p>
        </w:tc>
        <w:tc>
          <w:tcPr>
            <w:tcW w:w="730" w:type="dxa"/>
            <w:tcBorders>
              <w:left w:val="single" w:sz="4" w:space="0" w:color="auto"/>
              <w:right w:val="single" w:sz="4" w:space="0" w:color="auto"/>
            </w:tcBorders>
            <w:vAlign w:val="center"/>
          </w:tcPr>
          <w:p w14:paraId="462F4D9C" w14:textId="77777777" w:rsidR="008E4F23" w:rsidRDefault="008E4F23" w:rsidP="002B1EE0">
            <w:pPr>
              <w:pStyle w:val="TAC"/>
              <w:rPr>
                <w:rFonts w:eastAsia="宋体"/>
                <w:color w:val="000000"/>
                <w:lang w:eastAsia="zh-CN"/>
              </w:rPr>
            </w:pPr>
            <w:r>
              <w:rPr>
                <w:color w:val="000000"/>
              </w:rPr>
              <w:t>n7</w:t>
            </w:r>
          </w:p>
        </w:tc>
        <w:tc>
          <w:tcPr>
            <w:tcW w:w="4081" w:type="dxa"/>
            <w:tcBorders>
              <w:top w:val="single" w:sz="4" w:space="0" w:color="auto"/>
              <w:left w:val="single" w:sz="4" w:space="0" w:color="auto"/>
              <w:bottom w:val="single" w:sz="4" w:space="0" w:color="auto"/>
              <w:right w:val="single" w:sz="4" w:space="0" w:color="auto"/>
            </w:tcBorders>
          </w:tcPr>
          <w:p w14:paraId="1FC13250" w14:textId="77777777" w:rsidR="008E4F23" w:rsidRPr="009663F7" w:rsidRDefault="008E4F23" w:rsidP="002B1EE0">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B3FC55" w14:textId="77777777" w:rsidR="008E4F23" w:rsidRDefault="008E4F23" w:rsidP="002B1EE0">
            <w:pPr>
              <w:pStyle w:val="TAC"/>
              <w:rPr>
                <w:szCs w:val="18"/>
                <w:lang w:val="en-US" w:eastAsia="zh-CN"/>
              </w:rPr>
            </w:pPr>
            <w:r>
              <w:rPr>
                <w:szCs w:val="18"/>
                <w:lang w:val="en-US" w:eastAsia="zh-CN"/>
              </w:rPr>
              <w:t>0</w:t>
            </w:r>
          </w:p>
        </w:tc>
      </w:tr>
      <w:tr w:rsidR="008E4F23" w14:paraId="225B4412" w14:textId="77777777" w:rsidTr="002B1EE0">
        <w:trPr>
          <w:trHeight w:val="187"/>
        </w:trPr>
        <w:tc>
          <w:tcPr>
            <w:tcW w:w="1983" w:type="dxa"/>
            <w:tcBorders>
              <w:top w:val="nil"/>
              <w:left w:val="single" w:sz="4" w:space="0" w:color="auto"/>
              <w:bottom w:val="nil"/>
              <w:right w:val="single" w:sz="4" w:space="0" w:color="auto"/>
            </w:tcBorders>
            <w:shd w:val="clear" w:color="auto" w:fill="auto"/>
            <w:vAlign w:val="center"/>
          </w:tcPr>
          <w:p w14:paraId="496591EA" w14:textId="77777777" w:rsidR="008E4F23" w:rsidRDefault="008E4F23" w:rsidP="002B1EE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89B9BBE" w14:textId="77777777" w:rsidR="008E4F23" w:rsidRDefault="008E4F23" w:rsidP="002B1EE0">
            <w:pPr>
              <w:pStyle w:val="TAC"/>
              <w:rPr>
                <w:szCs w:val="18"/>
                <w:lang w:val="en-US" w:eastAsia="zh-CN"/>
              </w:rPr>
            </w:pPr>
          </w:p>
        </w:tc>
        <w:tc>
          <w:tcPr>
            <w:tcW w:w="730" w:type="dxa"/>
            <w:tcBorders>
              <w:left w:val="single" w:sz="4" w:space="0" w:color="auto"/>
              <w:right w:val="single" w:sz="4" w:space="0" w:color="auto"/>
            </w:tcBorders>
            <w:vAlign w:val="center"/>
          </w:tcPr>
          <w:p w14:paraId="64B2B63E" w14:textId="77777777" w:rsidR="008E4F23" w:rsidRDefault="008E4F23" w:rsidP="002B1EE0">
            <w:pPr>
              <w:pStyle w:val="TAC"/>
              <w:rPr>
                <w:rFonts w:eastAsia="宋体"/>
                <w:color w:val="000000"/>
                <w:lang w:eastAsia="zh-CN"/>
              </w:rPr>
            </w:pPr>
            <w:r>
              <w:rPr>
                <w:color w:val="000000"/>
              </w:rPr>
              <w:t>n78</w:t>
            </w:r>
          </w:p>
        </w:tc>
        <w:tc>
          <w:tcPr>
            <w:tcW w:w="4081" w:type="dxa"/>
            <w:tcBorders>
              <w:top w:val="single" w:sz="4" w:space="0" w:color="auto"/>
              <w:left w:val="single" w:sz="4" w:space="0" w:color="auto"/>
              <w:bottom w:val="single" w:sz="4" w:space="0" w:color="auto"/>
              <w:right w:val="single" w:sz="4" w:space="0" w:color="auto"/>
            </w:tcBorders>
          </w:tcPr>
          <w:p w14:paraId="370649C8" w14:textId="77777777" w:rsidR="008E4F23" w:rsidRPr="009663F7" w:rsidRDefault="008E4F23" w:rsidP="002B1EE0">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07494EA8" w14:textId="77777777" w:rsidR="008E4F23" w:rsidRDefault="008E4F23" w:rsidP="002B1EE0">
            <w:pPr>
              <w:pStyle w:val="TAC"/>
              <w:rPr>
                <w:szCs w:val="18"/>
                <w:lang w:val="en-US" w:eastAsia="zh-CN"/>
              </w:rPr>
            </w:pPr>
          </w:p>
        </w:tc>
      </w:tr>
      <w:tr w:rsidR="008E4F23" w14:paraId="123AD6E7" w14:textId="77777777" w:rsidTr="002B1E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4F337E" w14:textId="77777777" w:rsidR="008E4F23" w:rsidRDefault="008E4F23" w:rsidP="002B1EE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773127" w14:textId="77777777" w:rsidR="008E4F23" w:rsidRDefault="008E4F23" w:rsidP="002B1EE0">
            <w:pPr>
              <w:pStyle w:val="TAC"/>
              <w:rPr>
                <w:szCs w:val="18"/>
                <w:lang w:val="en-US" w:eastAsia="zh-CN"/>
              </w:rPr>
            </w:pPr>
          </w:p>
        </w:tc>
        <w:tc>
          <w:tcPr>
            <w:tcW w:w="730" w:type="dxa"/>
            <w:tcBorders>
              <w:left w:val="single" w:sz="4" w:space="0" w:color="auto"/>
              <w:right w:val="single" w:sz="4" w:space="0" w:color="auto"/>
            </w:tcBorders>
            <w:vAlign w:val="center"/>
          </w:tcPr>
          <w:p w14:paraId="1EA590D8" w14:textId="77777777" w:rsidR="008E4F23" w:rsidRDefault="008E4F23" w:rsidP="002B1EE0">
            <w:pPr>
              <w:pStyle w:val="TAC"/>
              <w:rPr>
                <w:rFonts w:eastAsia="宋体"/>
                <w:color w:val="000000"/>
                <w:lang w:eastAsia="zh-CN"/>
              </w:rPr>
            </w:pPr>
            <w:r>
              <w:rPr>
                <w:rFonts w:eastAsia="宋体"/>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50B2629E" w14:textId="77777777" w:rsidR="008E4F23" w:rsidRPr="009663F7" w:rsidRDefault="008E4F23" w:rsidP="002B1EE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B</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7E316C" w14:textId="77777777" w:rsidR="008E4F23" w:rsidRDefault="008E4F23" w:rsidP="002B1EE0">
            <w:pPr>
              <w:pStyle w:val="TAC"/>
              <w:rPr>
                <w:szCs w:val="18"/>
                <w:lang w:val="en-US" w:eastAsia="zh-CN"/>
              </w:rPr>
            </w:pPr>
          </w:p>
        </w:tc>
      </w:tr>
      <w:tr w:rsidR="008E4F23" w14:paraId="4F444E26" w14:textId="77777777" w:rsidTr="002B1E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530726" w14:textId="77777777" w:rsidR="008E4F23" w:rsidRPr="0008015D" w:rsidRDefault="008E4F23" w:rsidP="002B1EE0">
            <w:pPr>
              <w:pStyle w:val="TAC"/>
              <w:rPr>
                <w:color w:val="000000"/>
                <w:lang w:eastAsia="zh-CN"/>
              </w:rPr>
            </w:pPr>
            <w:r w:rsidRPr="0008015D">
              <w:rPr>
                <w:color w:val="000000"/>
                <w:lang w:eastAsia="zh-CN"/>
              </w:rPr>
              <w:t>CA_</w:t>
            </w:r>
            <w:r>
              <w:rPr>
                <w:color w:val="000000"/>
                <w:lang w:eastAsia="zh-CN"/>
              </w:rPr>
              <w:t>n7A</w:t>
            </w:r>
            <w:r w:rsidRPr="0008015D">
              <w:rPr>
                <w:color w:val="000000"/>
                <w:lang w:eastAsia="zh-CN"/>
              </w:rPr>
              <w:t>-</w:t>
            </w:r>
            <w:r>
              <w:rPr>
                <w:color w:val="000000"/>
                <w:lang w:eastAsia="zh-CN"/>
              </w:rPr>
              <w:t>n78</w:t>
            </w:r>
            <w:r w:rsidRPr="0008015D">
              <w:rPr>
                <w:color w:val="000000"/>
                <w:lang w:eastAsia="zh-CN"/>
              </w:rPr>
              <w:t>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463596" w14:textId="77777777" w:rsidR="008E4F23" w:rsidRDefault="008E4F23" w:rsidP="002B1EE0">
            <w:pPr>
              <w:pStyle w:val="TAC"/>
              <w:rPr>
                <w:szCs w:val="18"/>
                <w:lang w:val="en-US" w:eastAsia="zh-CN"/>
              </w:rPr>
            </w:pPr>
            <w:r w:rsidRPr="0008015D">
              <w:rPr>
                <w:szCs w:val="18"/>
                <w:lang w:val="en-US" w:eastAsia="zh-CN"/>
              </w:rPr>
              <w:t>CA_</w:t>
            </w:r>
            <w:r>
              <w:rPr>
                <w:szCs w:val="18"/>
                <w:lang w:val="en-US" w:eastAsia="zh-CN"/>
              </w:rPr>
              <w:t>n7A</w:t>
            </w:r>
            <w:r w:rsidRPr="0008015D">
              <w:rPr>
                <w:szCs w:val="18"/>
                <w:lang w:val="en-US" w:eastAsia="zh-CN"/>
              </w:rPr>
              <w:t>-</w:t>
            </w:r>
            <w:r>
              <w:rPr>
                <w:szCs w:val="18"/>
                <w:lang w:val="en-US" w:eastAsia="zh-CN"/>
              </w:rPr>
              <w:t>n78</w:t>
            </w:r>
            <w:r w:rsidRPr="0008015D">
              <w:rPr>
                <w:szCs w:val="18"/>
                <w:lang w:val="en-US" w:eastAsia="zh-CN"/>
              </w:rPr>
              <w:t>A</w:t>
            </w:r>
          </w:p>
          <w:p w14:paraId="2282B434" w14:textId="77777777" w:rsidR="008E4F23" w:rsidRDefault="008E4F23" w:rsidP="002B1EE0">
            <w:pPr>
              <w:pStyle w:val="TAC"/>
              <w:rPr>
                <w:szCs w:val="18"/>
                <w:lang w:val="en-US" w:eastAsia="zh-CN"/>
              </w:rPr>
            </w:pPr>
            <w:r w:rsidRPr="0008015D">
              <w:rPr>
                <w:szCs w:val="18"/>
                <w:lang w:val="en-US" w:eastAsia="zh-CN"/>
              </w:rPr>
              <w:t>CA_</w:t>
            </w:r>
            <w:r>
              <w:rPr>
                <w:szCs w:val="18"/>
                <w:lang w:val="en-US" w:eastAsia="zh-CN"/>
              </w:rPr>
              <w:t>n7A</w:t>
            </w:r>
            <w:r w:rsidRPr="0008015D">
              <w:rPr>
                <w:szCs w:val="18"/>
                <w:lang w:val="en-US" w:eastAsia="zh-CN"/>
              </w:rPr>
              <w:t>-n102A</w:t>
            </w:r>
          </w:p>
          <w:p w14:paraId="0B47FA46" w14:textId="77777777" w:rsidR="008E4F23" w:rsidRDefault="008E4F23" w:rsidP="002B1EE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tc>
        <w:tc>
          <w:tcPr>
            <w:tcW w:w="730" w:type="dxa"/>
            <w:tcBorders>
              <w:top w:val="single" w:sz="4" w:space="0" w:color="auto"/>
              <w:left w:val="single" w:sz="4" w:space="0" w:color="auto"/>
              <w:bottom w:val="single" w:sz="4" w:space="0" w:color="auto"/>
              <w:right w:val="single" w:sz="4" w:space="0" w:color="auto"/>
            </w:tcBorders>
            <w:vAlign w:val="center"/>
          </w:tcPr>
          <w:p w14:paraId="6358F890" w14:textId="77777777" w:rsidR="008E4F23" w:rsidRDefault="008E4F23" w:rsidP="002B1EE0">
            <w:pPr>
              <w:pStyle w:val="TAC"/>
              <w:rPr>
                <w:rFonts w:eastAsia="宋体"/>
                <w:color w:val="000000"/>
                <w:lang w:eastAsia="zh-CN"/>
              </w:rPr>
            </w:pPr>
            <w:r>
              <w:rPr>
                <w:color w:val="000000"/>
              </w:rPr>
              <w:t>n7</w:t>
            </w:r>
          </w:p>
        </w:tc>
        <w:tc>
          <w:tcPr>
            <w:tcW w:w="4081" w:type="dxa"/>
            <w:tcBorders>
              <w:top w:val="single" w:sz="4" w:space="0" w:color="auto"/>
              <w:left w:val="single" w:sz="4" w:space="0" w:color="auto"/>
              <w:bottom w:val="single" w:sz="4" w:space="0" w:color="auto"/>
              <w:right w:val="single" w:sz="4" w:space="0" w:color="auto"/>
            </w:tcBorders>
          </w:tcPr>
          <w:p w14:paraId="6744A1CC" w14:textId="77777777" w:rsidR="008E4F23" w:rsidRPr="009663F7" w:rsidRDefault="008E4F23" w:rsidP="002B1EE0">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00081E" w14:textId="77777777" w:rsidR="008E4F23" w:rsidRDefault="008E4F23" w:rsidP="002B1EE0">
            <w:pPr>
              <w:pStyle w:val="TAC"/>
              <w:rPr>
                <w:szCs w:val="18"/>
                <w:lang w:val="en-US" w:eastAsia="zh-CN"/>
              </w:rPr>
            </w:pPr>
            <w:r>
              <w:rPr>
                <w:szCs w:val="18"/>
                <w:lang w:val="en-US" w:eastAsia="zh-CN"/>
              </w:rPr>
              <w:t>0</w:t>
            </w:r>
          </w:p>
        </w:tc>
      </w:tr>
      <w:tr w:rsidR="008E4F23" w14:paraId="2BCA465A" w14:textId="77777777" w:rsidTr="002B1EE0">
        <w:trPr>
          <w:trHeight w:val="187"/>
        </w:trPr>
        <w:tc>
          <w:tcPr>
            <w:tcW w:w="1983" w:type="dxa"/>
            <w:tcBorders>
              <w:top w:val="nil"/>
              <w:left w:val="single" w:sz="4" w:space="0" w:color="auto"/>
              <w:bottom w:val="nil"/>
              <w:right w:val="single" w:sz="4" w:space="0" w:color="auto"/>
            </w:tcBorders>
            <w:shd w:val="clear" w:color="auto" w:fill="auto"/>
            <w:vAlign w:val="center"/>
          </w:tcPr>
          <w:p w14:paraId="0A76ED30" w14:textId="77777777" w:rsidR="008E4F23" w:rsidRPr="0008015D" w:rsidRDefault="008E4F23" w:rsidP="002B1EE0">
            <w:pPr>
              <w:pStyle w:val="TAC"/>
              <w:rPr>
                <w:color w:val="000000"/>
                <w:lang w:eastAsia="zh-CN"/>
              </w:rPr>
            </w:pPr>
          </w:p>
        </w:tc>
        <w:tc>
          <w:tcPr>
            <w:tcW w:w="1690" w:type="dxa"/>
            <w:tcBorders>
              <w:top w:val="nil"/>
              <w:left w:val="single" w:sz="4" w:space="0" w:color="auto"/>
              <w:bottom w:val="nil"/>
              <w:right w:val="single" w:sz="4" w:space="0" w:color="auto"/>
            </w:tcBorders>
            <w:shd w:val="clear" w:color="auto" w:fill="auto"/>
            <w:vAlign w:val="center"/>
          </w:tcPr>
          <w:p w14:paraId="0F75F4B3" w14:textId="77777777" w:rsidR="008E4F23" w:rsidRDefault="008E4F23" w:rsidP="002B1EE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393B96" w14:textId="77777777" w:rsidR="008E4F23" w:rsidRDefault="008E4F23" w:rsidP="002B1EE0">
            <w:pPr>
              <w:pStyle w:val="TAC"/>
              <w:rPr>
                <w:rFonts w:eastAsia="宋体"/>
                <w:color w:val="000000"/>
                <w:lang w:eastAsia="zh-CN"/>
              </w:rPr>
            </w:pPr>
            <w:r>
              <w:rPr>
                <w:rFonts w:eastAsia="宋体"/>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tcPr>
          <w:p w14:paraId="1DAFCB0D" w14:textId="77777777" w:rsidR="008E4F23" w:rsidRPr="009663F7" w:rsidRDefault="008E4F23" w:rsidP="002B1EE0">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7C0D783A" w14:textId="77777777" w:rsidR="008E4F23" w:rsidRDefault="008E4F23" w:rsidP="002B1EE0">
            <w:pPr>
              <w:pStyle w:val="TAC"/>
              <w:rPr>
                <w:szCs w:val="18"/>
                <w:lang w:val="en-US" w:eastAsia="zh-CN"/>
              </w:rPr>
            </w:pPr>
          </w:p>
        </w:tc>
      </w:tr>
      <w:tr w:rsidR="008E4F23" w14:paraId="6751CA0E" w14:textId="77777777" w:rsidTr="002B1E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F9B926" w14:textId="77777777" w:rsidR="008E4F23" w:rsidRPr="0008015D" w:rsidRDefault="008E4F23" w:rsidP="002B1EE0">
            <w:pPr>
              <w:pStyle w:val="TAC"/>
              <w:rPr>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40A119" w14:textId="77777777" w:rsidR="008E4F23" w:rsidRDefault="008E4F23" w:rsidP="002B1EE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71220F" w14:textId="77777777" w:rsidR="008E4F23" w:rsidRDefault="008E4F23" w:rsidP="002B1EE0">
            <w:pPr>
              <w:pStyle w:val="TAC"/>
              <w:rPr>
                <w:rFonts w:eastAsia="宋体"/>
                <w:color w:val="000000"/>
                <w:lang w:eastAsia="zh-CN"/>
              </w:rPr>
            </w:pPr>
            <w:r>
              <w:rPr>
                <w:rFonts w:eastAsia="宋体"/>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1D347B75" w14:textId="77777777" w:rsidR="008E4F23" w:rsidRPr="009663F7" w:rsidRDefault="008E4F23" w:rsidP="002B1EE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710176" w14:textId="77777777" w:rsidR="008E4F23" w:rsidRDefault="008E4F23" w:rsidP="002B1EE0">
            <w:pPr>
              <w:pStyle w:val="TAC"/>
              <w:rPr>
                <w:szCs w:val="18"/>
                <w:lang w:val="en-US" w:eastAsia="zh-CN"/>
              </w:rPr>
            </w:pPr>
          </w:p>
        </w:tc>
      </w:tr>
      <w:tr w:rsidR="008E4F23" w14:paraId="3AC98F7D" w14:textId="77777777" w:rsidTr="002B1E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C17226" w14:textId="77777777" w:rsidR="008E4F23" w:rsidRDefault="008E4F23" w:rsidP="002B1EE0">
            <w:pPr>
              <w:pStyle w:val="TAC"/>
              <w:rPr>
                <w:szCs w:val="18"/>
                <w:lang w:val="en-US" w:eastAsia="zh-CN"/>
              </w:rPr>
            </w:pPr>
            <w:r w:rsidRPr="0008015D">
              <w:rPr>
                <w:szCs w:val="18"/>
                <w:lang w:val="en-US" w:eastAsia="zh-CN"/>
              </w:rPr>
              <w:t>CA_</w:t>
            </w:r>
            <w:r>
              <w:rPr>
                <w:szCs w:val="18"/>
                <w:lang w:val="en-US" w:eastAsia="zh-CN"/>
              </w:rPr>
              <w:t>n7A</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D</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44F2CB" w14:textId="77777777" w:rsidR="008E4F23" w:rsidRDefault="008E4F23" w:rsidP="002B1EE0">
            <w:pPr>
              <w:pStyle w:val="TAC"/>
              <w:rPr>
                <w:szCs w:val="18"/>
                <w:lang w:val="en-US" w:eastAsia="zh-CN"/>
              </w:rPr>
            </w:pPr>
            <w:r w:rsidRPr="0008015D">
              <w:rPr>
                <w:szCs w:val="18"/>
                <w:lang w:val="en-US" w:eastAsia="zh-CN"/>
              </w:rPr>
              <w:t>CA_</w:t>
            </w:r>
            <w:r>
              <w:rPr>
                <w:szCs w:val="18"/>
                <w:lang w:val="en-US" w:eastAsia="zh-CN"/>
              </w:rPr>
              <w:t>n7A</w:t>
            </w:r>
            <w:r w:rsidRPr="0008015D">
              <w:rPr>
                <w:szCs w:val="18"/>
                <w:lang w:val="en-US" w:eastAsia="zh-CN"/>
              </w:rPr>
              <w:t>-</w:t>
            </w:r>
            <w:r>
              <w:rPr>
                <w:szCs w:val="18"/>
                <w:lang w:val="en-US" w:eastAsia="zh-CN"/>
              </w:rPr>
              <w:t>n78</w:t>
            </w:r>
            <w:r w:rsidRPr="0008015D">
              <w:rPr>
                <w:szCs w:val="18"/>
                <w:lang w:val="en-US" w:eastAsia="zh-CN"/>
              </w:rPr>
              <w:t>A</w:t>
            </w:r>
          </w:p>
          <w:p w14:paraId="67235187" w14:textId="77777777" w:rsidR="008E4F23" w:rsidRDefault="008E4F23" w:rsidP="002B1EE0">
            <w:pPr>
              <w:pStyle w:val="TAC"/>
              <w:rPr>
                <w:szCs w:val="18"/>
                <w:lang w:val="en-US" w:eastAsia="zh-CN"/>
              </w:rPr>
            </w:pPr>
            <w:r w:rsidRPr="0008015D">
              <w:rPr>
                <w:szCs w:val="18"/>
                <w:lang w:val="en-US" w:eastAsia="zh-CN"/>
              </w:rPr>
              <w:t>CA_</w:t>
            </w:r>
            <w:r>
              <w:rPr>
                <w:szCs w:val="18"/>
                <w:lang w:val="en-US" w:eastAsia="zh-CN"/>
              </w:rPr>
              <w:t>n7A</w:t>
            </w:r>
            <w:r w:rsidRPr="0008015D">
              <w:rPr>
                <w:szCs w:val="18"/>
                <w:lang w:val="en-US" w:eastAsia="zh-CN"/>
              </w:rPr>
              <w:t>-n102A</w:t>
            </w:r>
          </w:p>
          <w:p w14:paraId="50FB8494" w14:textId="77777777" w:rsidR="008E4F23" w:rsidRDefault="008E4F23" w:rsidP="002B1EE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tc>
        <w:tc>
          <w:tcPr>
            <w:tcW w:w="730" w:type="dxa"/>
            <w:tcBorders>
              <w:top w:val="single" w:sz="4" w:space="0" w:color="auto"/>
              <w:left w:val="single" w:sz="4" w:space="0" w:color="auto"/>
              <w:bottom w:val="single" w:sz="4" w:space="0" w:color="auto"/>
              <w:right w:val="single" w:sz="4" w:space="0" w:color="auto"/>
            </w:tcBorders>
            <w:vAlign w:val="center"/>
          </w:tcPr>
          <w:p w14:paraId="5C1A081E" w14:textId="77777777" w:rsidR="008E4F23" w:rsidRDefault="008E4F23" w:rsidP="002B1EE0">
            <w:pPr>
              <w:pStyle w:val="TAC"/>
              <w:rPr>
                <w:rFonts w:eastAsia="宋体"/>
                <w:color w:val="000000"/>
                <w:lang w:eastAsia="zh-CN"/>
              </w:rPr>
            </w:pPr>
            <w:r>
              <w:rPr>
                <w:color w:val="000000"/>
              </w:rPr>
              <w:t>n7</w:t>
            </w:r>
          </w:p>
        </w:tc>
        <w:tc>
          <w:tcPr>
            <w:tcW w:w="4081" w:type="dxa"/>
            <w:tcBorders>
              <w:top w:val="single" w:sz="4" w:space="0" w:color="auto"/>
              <w:left w:val="single" w:sz="4" w:space="0" w:color="auto"/>
              <w:bottom w:val="single" w:sz="4" w:space="0" w:color="auto"/>
              <w:right w:val="single" w:sz="4" w:space="0" w:color="auto"/>
            </w:tcBorders>
          </w:tcPr>
          <w:p w14:paraId="6DB64561" w14:textId="77777777" w:rsidR="008E4F23" w:rsidRPr="009663F7" w:rsidRDefault="008E4F23" w:rsidP="002B1EE0">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909C51" w14:textId="77777777" w:rsidR="008E4F23" w:rsidRDefault="008E4F23" w:rsidP="002B1EE0">
            <w:pPr>
              <w:pStyle w:val="TAC"/>
              <w:rPr>
                <w:szCs w:val="18"/>
                <w:lang w:val="en-US" w:eastAsia="zh-CN"/>
              </w:rPr>
            </w:pPr>
            <w:r>
              <w:rPr>
                <w:szCs w:val="18"/>
                <w:lang w:val="en-US" w:eastAsia="zh-CN"/>
              </w:rPr>
              <w:t>0</w:t>
            </w:r>
          </w:p>
        </w:tc>
      </w:tr>
      <w:tr w:rsidR="008E4F23" w14:paraId="7F7D9AC0" w14:textId="77777777" w:rsidTr="002B1EE0">
        <w:trPr>
          <w:trHeight w:val="187"/>
        </w:trPr>
        <w:tc>
          <w:tcPr>
            <w:tcW w:w="1983" w:type="dxa"/>
            <w:tcBorders>
              <w:top w:val="nil"/>
              <w:left w:val="single" w:sz="4" w:space="0" w:color="auto"/>
              <w:bottom w:val="nil"/>
              <w:right w:val="single" w:sz="4" w:space="0" w:color="auto"/>
            </w:tcBorders>
            <w:shd w:val="clear" w:color="auto" w:fill="auto"/>
            <w:vAlign w:val="center"/>
          </w:tcPr>
          <w:p w14:paraId="619293DD" w14:textId="77777777" w:rsidR="008E4F23" w:rsidRDefault="008E4F23" w:rsidP="002B1EE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F3F5CE0" w14:textId="77777777" w:rsidR="008E4F23" w:rsidRDefault="008E4F23" w:rsidP="002B1EE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DAE42D" w14:textId="77777777" w:rsidR="008E4F23" w:rsidRDefault="008E4F23" w:rsidP="002B1EE0">
            <w:pPr>
              <w:pStyle w:val="TAC"/>
              <w:rPr>
                <w:rFonts w:eastAsia="宋体"/>
                <w:color w:val="000000"/>
                <w:lang w:eastAsia="zh-CN"/>
              </w:rPr>
            </w:pPr>
            <w:r>
              <w:rPr>
                <w:rFonts w:eastAsia="宋体"/>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tcPr>
          <w:p w14:paraId="04707448" w14:textId="77777777" w:rsidR="008E4F23" w:rsidRPr="009663F7" w:rsidRDefault="008E4F23" w:rsidP="002B1EE0">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6929B124" w14:textId="77777777" w:rsidR="008E4F23" w:rsidRDefault="008E4F23" w:rsidP="002B1EE0">
            <w:pPr>
              <w:pStyle w:val="TAC"/>
              <w:rPr>
                <w:szCs w:val="18"/>
                <w:lang w:val="en-US" w:eastAsia="zh-CN"/>
              </w:rPr>
            </w:pPr>
          </w:p>
        </w:tc>
      </w:tr>
      <w:tr w:rsidR="008E4F23" w14:paraId="47E840C7" w14:textId="77777777" w:rsidTr="002B1E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A6AE71" w14:textId="77777777" w:rsidR="008E4F23" w:rsidRDefault="008E4F23" w:rsidP="002B1EE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7ECDBC" w14:textId="77777777" w:rsidR="008E4F23" w:rsidRDefault="008E4F23" w:rsidP="002B1EE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A79756" w14:textId="77777777" w:rsidR="008E4F23" w:rsidRDefault="008E4F23" w:rsidP="002B1EE0">
            <w:pPr>
              <w:pStyle w:val="TAC"/>
              <w:rPr>
                <w:rFonts w:eastAsia="宋体"/>
                <w:color w:val="000000"/>
                <w:lang w:eastAsia="zh-CN"/>
              </w:rPr>
            </w:pPr>
            <w:r>
              <w:rPr>
                <w:rFonts w:eastAsia="宋体"/>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5465A99D" w14:textId="77777777" w:rsidR="008E4F23" w:rsidRPr="009663F7" w:rsidRDefault="008E4F23" w:rsidP="002B1EE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D</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28D10A" w14:textId="77777777" w:rsidR="008E4F23" w:rsidRDefault="008E4F23" w:rsidP="002B1EE0">
            <w:pPr>
              <w:pStyle w:val="TAC"/>
              <w:rPr>
                <w:szCs w:val="18"/>
                <w:lang w:val="en-US" w:eastAsia="zh-CN"/>
              </w:rPr>
            </w:pPr>
          </w:p>
        </w:tc>
      </w:tr>
      <w:tr w:rsidR="008E4F23" w14:paraId="115E4618" w14:textId="77777777" w:rsidTr="002B1E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09EB75" w14:textId="77777777" w:rsidR="008E4F23" w:rsidRDefault="008E4F23" w:rsidP="002B1EE0">
            <w:pPr>
              <w:pStyle w:val="TAC"/>
              <w:rPr>
                <w:szCs w:val="18"/>
                <w:lang w:val="en-US" w:eastAsia="zh-CN"/>
              </w:rPr>
            </w:pPr>
            <w:r w:rsidRPr="0008015D">
              <w:rPr>
                <w:szCs w:val="18"/>
                <w:lang w:val="en-US" w:eastAsia="zh-CN"/>
              </w:rPr>
              <w:t>CA_</w:t>
            </w:r>
            <w:r>
              <w:rPr>
                <w:szCs w:val="18"/>
                <w:lang w:val="en-US" w:eastAsia="zh-CN"/>
              </w:rPr>
              <w:t>n7A</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E</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9AC72F" w14:textId="77777777" w:rsidR="008E4F23" w:rsidRDefault="008E4F23" w:rsidP="002B1EE0">
            <w:pPr>
              <w:pStyle w:val="TAC"/>
              <w:rPr>
                <w:szCs w:val="18"/>
                <w:lang w:val="en-US" w:eastAsia="zh-CN"/>
              </w:rPr>
            </w:pPr>
            <w:r w:rsidRPr="0008015D">
              <w:rPr>
                <w:szCs w:val="18"/>
                <w:lang w:val="en-US" w:eastAsia="zh-CN"/>
              </w:rPr>
              <w:t>CA_</w:t>
            </w:r>
            <w:r>
              <w:rPr>
                <w:szCs w:val="18"/>
                <w:lang w:val="en-US" w:eastAsia="zh-CN"/>
              </w:rPr>
              <w:t>n7A</w:t>
            </w:r>
            <w:r w:rsidRPr="0008015D">
              <w:rPr>
                <w:szCs w:val="18"/>
                <w:lang w:val="en-US" w:eastAsia="zh-CN"/>
              </w:rPr>
              <w:t>-</w:t>
            </w:r>
            <w:r>
              <w:rPr>
                <w:szCs w:val="18"/>
                <w:lang w:val="en-US" w:eastAsia="zh-CN"/>
              </w:rPr>
              <w:t>n78</w:t>
            </w:r>
            <w:r w:rsidRPr="0008015D">
              <w:rPr>
                <w:szCs w:val="18"/>
                <w:lang w:val="en-US" w:eastAsia="zh-CN"/>
              </w:rPr>
              <w:t>A</w:t>
            </w:r>
          </w:p>
          <w:p w14:paraId="7BD8548D" w14:textId="77777777" w:rsidR="008E4F23" w:rsidRDefault="008E4F23" w:rsidP="002B1EE0">
            <w:pPr>
              <w:pStyle w:val="TAC"/>
              <w:rPr>
                <w:szCs w:val="18"/>
                <w:lang w:val="en-US" w:eastAsia="zh-CN"/>
              </w:rPr>
            </w:pPr>
            <w:r w:rsidRPr="0008015D">
              <w:rPr>
                <w:szCs w:val="18"/>
                <w:lang w:val="en-US" w:eastAsia="zh-CN"/>
              </w:rPr>
              <w:t>CA_</w:t>
            </w:r>
            <w:r>
              <w:rPr>
                <w:szCs w:val="18"/>
                <w:lang w:val="en-US" w:eastAsia="zh-CN"/>
              </w:rPr>
              <w:t>n7A</w:t>
            </w:r>
            <w:r w:rsidRPr="0008015D">
              <w:rPr>
                <w:szCs w:val="18"/>
                <w:lang w:val="en-US" w:eastAsia="zh-CN"/>
              </w:rPr>
              <w:t>-n102A</w:t>
            </w:r>
          </w:p>
          <w:p w14:paraId="35309671" w14:textId="77777777" w:rsidR="008E4F23" w:rsidRDefault="008E4F23" w:rsidP="002B1EE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tc>
        <w:tc>
          <w:tcPr>
            <w:tcW w:w="730" w:type="dxa"/>
            <w:tcBorders>
              <w:top w:val="single" w:sz="4" w:space="0" w:color="auto"/>
              <w:left w:val="single" w:sz="4" w:space="0" w:color="auto"/>
              <w:bottom w:val="single" w:sz="4" w:space="0" w:color="auto"/>
              <w:right w:val="single" w:sz="4" w:space="0" w:color="auto"/>
            </w:tcBorders>
            <w:vAlign w:val="center"/>
          </w:tcPr>
          <w:p w14:paraId="24083236" w14:textId="77777777" w:rsidR="008E4F23" w:rsidRDefault="008E4F23" w:rsidP="002B1EE0">
            <w:pPr>
              <w:pStyle w:val="TAC"/>
              <w:rPr>
                <w:rFonts w:eastAsia="宋体"/>
                <w:color w:val="000000"/>
                <w:lang w:eastAsia="zh-CN"/>
              </w:rPr>
            </w:pPr>
            <w:r>
              <w:rPr>
                <w:color w:val="000000"/>
              </w:rPr>
              <w:t>n7</w:t>
            </w:r>
          </w:p>
        </w:tc>
        <w:tc>
          <w:tcPr>
            <w:tcW w:w="4081" w:type="dxa"/>
            <w:tcBorders>
              <w:top w:val="single" w:sz="4" w:space="0" w:color="auto"/>
              <w:left w:val="single" w:sz="4" w:space="0" w:color="auto"/>
              <w:bottom w:val="single" w:sz="4" w:space="0" w:color="auto"/>
              <w:right w:val="single" w:sz="4" w:space="0" w:color="auto"/>
            </w:tcBorders>
          </w:tcPr>
          <w:p w14:paraId="697B0E31" w14:textId="77777777" w:rsidR="008E4F23" w:rsidRPr="009663F7" w:rsidRDefault="008E4F23" w:rsidP="002B1EE0">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DC6011" w14:textId="77777777" w:rsidR="008E4F23" w:rsidRDefault="008E4F23" w:rsidP="002B1EE0">
            <w:pPr>
              <w:pStyle w:val="TAC"/>
              <w:rPr>
                <w:szCs w:val="18"/>
                <w:lang w:val="en-US" w:eastAsia="zh-CN"/>
              </w:rPr>
            </w:pPr>
            <w:r>
              <w:rPr>
                <w:szCs w:val="18"/>
                <w:lang w:val="en-US" w:eastAsia="zh-CN"/>
              </w:rPr>
              <w:t>0</w:t>
            </w:r>
          </w:p>
        </w:tc>
      </w:tr>
      <w:tr w:rsidR="008E4F23" w14:paraId="0213DECB" w14:textId="77777777" w:rsidTr="002B1EE0">
        <w:trPr>
          <w:trHeight w:val="187"/>
        </w:trPr>
        <w:tc>
          <w:tcPr>
            <w:tcW w:w="1983" w:type="dxa"/>
            <w:tcBorders>
              <w:top w:val="nil"/>
              <w:left w:val="single" w:sz="4" w:space="0" w:color="auto"/>
              <w:bottom w:val="nil"/>
              <w:right w:val="single" w:sz="4" w:space="0" w:color="auto"/>
            </w:tcBorders>
            <w:shd w:val="clear" w:color="auto" w:fill="auto"/>
            <w:vAlign w:val="center"/>
          </w:tcPr>
          <w:p w14:paraId="68B3B8FE" w14:textId="77777777" w:rsidR="008E4F23" w:rsidRDefault="008E4F23" w:rsidP="002B1EE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1CCE3E8" w14:textId="77777777" w:rsidR="008E4F23" w:rsidRDefault="008E4F23" w:rsidP="002B1EE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5009E2" w14:textId="77777777" w:rsidR="008E4F23" w:rsidRDefault="008E4F23" w:rsidP="002B1EE0">
            <w:pPr>
              <w:pStyle w:val="TAC"/>
              <w:rPr>
                <w:rFonts w:eastAsia="宋体"/>
                <w:color w:val="000000"/>
                <w:lang w:eastAsia="zh-CN"/>
              </w:rPr>
            </w:pPr>
            <w:r>
              <w:rPr>
                <w:rFonts w:eastAsia="宋体"/>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tcPr>
          <w:p w14:paraId="6597EB55" w14:textId="77777777" w:rsidR="008E4F23" w:rsidRPr="009663F7" w:rsidRDefault="008E4F23" w:rsidP="002B1EE0">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102BF99E" w14:textId="77777777" w:rsidR="008E4F23" w:rsidRDefault="008E4F23" w:rsidP="002B1EE0">
            <w:pPr>
              <w:pStyle w:val="TAC"/>
              <w:rPr>
                <w:szCs w:val="18"/>
                <w:lang w:val="en-US" w:eastAsia="zh-CN"/>
              </w:rPr>
            </w:pPr>
          </w:p>
        </w:tc>
      </w:tr>
      <w:tr w:rsidR="008E4F23" w14:paraId="46126BC0" w14:textId="77777777" w:rsidTr="002B1E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56D4A8" w14:textId="77777777" w:rsidR="008E4F23" w:rsidRDefault="008E4F23" w:rsidP="002B1EE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2912BD" w14:textId="77777777" w:rsidR="008E4F23" w:rsidRDefault="008E4F23" w:rsidP="002B1EE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C0C81C" w14:textId="77777777" w:rsidR="008E4F23" w:rsidRDefault="008E4F23" w:rsidP="002B1EE0">
            <w:pPr>
              <w:pStyle w:val="TAC"/>
              <w:rPr>
                <w:rFonts w:eastAsia="宋体"/>
                <w:color w:val="000000"/>
                <w:lang w:eastAsia="zh-CN"/>
              </w:rPr>
            </w:pPr>
            <w:r>
              <w:rPr>
                <w:rFonts w:eastAsia="宋体"/>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11C99FC9" w14:textId="77777777" w:rsidR="008E4F23" w:rsidRPr="009663F7" w:rsidRDefault="008E4F23" w:rsidP="002B1EE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E</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038BAD" w14:textId="77777777" w:rsidR="008E4F23" w:rsidRDefault="008E4F23" w:rsidP="002B1EE0">
            <w:pPr>
              <w:pStyle w:val="TAC"/>
              <w:rPr>
                <w:szCs w:val="18"/>
                <w:lang w:val="en-US" w:eastAsia="zh-CN"/>
              </w:rPr>
            </w:pPr>
          </w:p>
        </w:tc>
      </w:tr>
      <w:tr w:rsidR="008E4F23" w14:paraId="17ECC656" w14:textId="77777777" w:rsidTr="002B1E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BC80FD" w14:textId="77777777" w:rsidR="008E4F23" w:rsidRDefault="008E4F23" w:rsidP="002B1EE0">
            <w:pPr>
              <w:pStyle w:val="TAC"/>
              <w:rPr>
                <w:szCs w:val="18"/>
                <w:lang w:val="en-US" w:eastAsia="zh-CN"/>
              </w:rPr>
            </w:pPr>
            <w:r w:rsidRPr="0046242C">
              <w:rPr>
                <w:szCs w:val="18"/>
                <w:lang w:val="en-US" w:eastAsia="zh-CN"/>
              </w:rPr>
              <w:t>CA_</w:t>
            </w:r>
            <w:r>
              <w:rPr>
                <w:szCs w:val="18"/>
                <w:lang w:val="en-US" w:eastAsia="zh-CN"/>
              </w:rPr>
              <w:t>n7A</w:t>
            </w:r>
            <w:r w:rsidRPr="0046242C">
              <w:rPr>
                <w:szCs w:val="18"/>
                <w:lang w:val="en-US" w:eastAsia="zh-CN"/>
              </w:rPr>
              <w:t>-n78A-n102(2A)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AD3464" w14:textId="77777777" w:rsidR="008E4F23" w:rsidRDefault="008E4F23" w:rsidP="002B1EE0">
            <w:pPr>
              <w:pStyle w:val="TAC"/>
              <w:rPr>
                <w:szCs w:val="18"/>
                <w:lang w:val="en-US" w:eastAsia="zh-CN"/>
              </w:rPr>
            </w:pPr>
            <w:r w:rsidRPr="0046242C">
              <w:rPr>
                <w:szCs w:val="18"/>
                <w:lang w:val="en-US" w:eastAsia="zh-CN"/>
              </w:rPr>
              <w:t>CA_</w:t>
            </w:r>
            <w:r>
              <w:rPr>
                <w:szCs w:val="18"/>
                <w:lang w:val="en-US" w:eastAsia="zh-CN"/>
              </w:rPr>
              <w:t>n7A</w:t>
            </w:r>
            <w:r w:rsidRPr="0046242C">
              <w:rPr>
                <w:szCs w:val="18"/>
                <w:lang w:val="en-US" w:eastAsia="zh-CN"/>
              </w:rPr>
              <w:t>-n78A</w:t>
            </w:r>
          </w:p>
          <w:p w14:paraId="24BFA8F0" w14:textId="77777777" w:rsidR="008E4F23" w:rsidRDefault="008E4F23" w:rsidP="002B1EE0">
            <w:pPr>
              <w:pStyle w:val="TAC"/>
              <w:rPr>
                <w:szCs w:val="18"/>
                <w:lang w:val="en-US" w:eastAsia="zh-CN"/>
              </w:rPr>
            </w:pPr>
            <w:r w:rsidRPr="0046242C">
              <w:rPr>
                <w:szCs w:val="18"/>
                <w:lang w:val="en-US" w:eastAsia="zh-CN"/>
              </w:rPr>
              <w:t>CA_</w:t>
            </w:r>
            <w:r>
              <w:rPr>
                <w:szCs w:val="18"/>
                <w:lang w:val="en-US" w:eastAsia="zh-CN"/>
              </w:rPr>
              <w:t>n7A</w:t>
            </w:r>
            <w:r w:rsidRPr="0046242C">
              <w:rPr>
                <w:szCs w:val="18"/>
                <w:lang w:val="en-US" w:eastAsia="zh-CN"/>
              </w:rPr>
              <w:t>-n102A</w:t>
            </w:r>
          </w:p>
          <w:p w14:paraId="67C0B309" w14:textId="77777777" w:rsidR="008E4F23" w:rsidRDefault="008E4F23" w:rsidP="002B1EE0">
            <w:pPr>
              <w:pStyle w:val="TAC"/>
              <w:rPr>
                <w:szCs w:val="18"/>
                <w:lang w:val="en-US" w:eastAsia="zh-CN"/>
              </w:rPr>
            </w:pPr>
            <w:r w:rsidRPr="0046242C">
              <w:rPr>
                <w:szCs w:val="18"/>
                <w:lang w:val="en-US" w:eastAsia="zh-CN"/>
              </w:rPr>
              <w:t>CA_n78A-n102A</w:t>
            </w:r>
          </w:p>
        </w:tc>
        <w:tc>
          <w:tcPr>
            <w:tcW w:w="730" w:type="dxa"/>
            <w:tcBorders>
              <w:top w:val="single" w:sz="4" w:space="0" w:color="auto"/>
              <w:left w:val="single" w:sz="4" w:space="0" w:color="auto"/>
              <w:bottom w:val="single" w:sz="4" w:space="0" w:color="auto"/>
              <w:right w:val="single" w:sz="4" w:space="0" w:color="auto"/>
            </w:tcBorders>
            <w:vAlign w:val="center"/>
          </w:tcPr>
          <w:p w14:paraId="66A154C8" w14:textId="77777777" w:rsidR="008E4F23" w:rsidRDefault="008E4F23" w:rsidP="002B1EE0">
            <w:pPr>
              <w:pStyle w:val="TAC"/>
              <w:rPr>
                <w:rFonts w:eastAsia="宋体"/>
                <w:color w:val="000000"/>
                <w:lang w:eastAsia="zh-CN"/>
              </w:rPr>
            </w:pPr>
            <w:r>
              <w:rPr>
                <w:color w:val="000000"/>
              </w:rPr>
              <w:t>n7</w:t>
            </w:r>
          </w:p>
        </w:tc>
        <w:tc>
          <w:tcPr>
            <w:tcW w:w="4081" w:type="dxa"/>
            <w:tcBorders>
              <w:top w:val="single" w:sz="4" w:space="0" w:color="auto"/>
              <w:left w:val="single" w:sz="4" w:space="0" w:color="auto"/>
              <w:bottom w:val="single" w:sz="4" w:space="0" w:color="auto"/>
              <w:right w:val="single" w:sz="4" w:space="0" w:color="auto"/>
            </w:tcBorders>
          </w:tcPr>
          <w:p w14:paraId="563E67CD" w14:textId="77777777" w:rsidR="008E4F23" w:rsidRPr="009663F7" w:rsidRDefault="008E4F23" w:rsidP="002B1EE0">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2119EF" w14:textId="77777777" w:rsidR="008E4F23" w:rsidRDefault="008E4F23" w:rsidP="002B1EE0">
            <w:pPr>
              <w:pStyle w:val="TAC"/>
              <w:rPr>
                <w:szCs w:val="18"/>
                <w:lang w:val="en-US" w:eastAsia="zh-CN"/>
              </w:rPr>
            </w:pPr>
            <w:r>
              <w:rPr>
                <w:szCs w:val="18"/>
                <w:lang w:val="en-US" w:eastAsia="zh-CN"/>
              </w:rPr>
              <w:t>0</w:t>
            </w:r>
          </w:p>
        </w:tc>
      </w:tr>
      <w:tr w:rsidR="008E4F23" w14:paraId="39CD4E13" w14:textId="77777777" w:rsidTr="002B1EE0">
        <w:trPr>
          <w:trHeight w:val="187"/>
        </w:trPr>
        <w:tc>
          <w:tcPr>
            <w:tcW w:w="1983" w:type="dxa"/>
            <w:tcBorders>
              <w:top w:val="nil"/>
              <w:left w:val="single" w:sz="4" w:space="0" w:color="auto"/>
              <w:bottom w:val="nil"/>
              <w:right w:val="single" w:sz="4" w:space="0" w:color="auto"/>
            </w:tcBorders>
            <w:shd w:val="clear" w:color="auto" w:fill="auto"/>
            <w:vAlign w:val="center"/>
          </w:tcPr>
          <w:p w14:paraId="718182EB" w14:textId="77777777" w:rsidR="008E4F23" w:rsidRDefault="008E4F23" w:rsidP="002B1EE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0885B9F" w14:textId="77777777" w:rsidR="008E4F23" w:rsidRDefault="008E4F23" w:rsidP="002B1EE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2FAC1E" w14:textId="77777777" w:rsidR="008E4F23" w:rsidRDefault="008E4F23" w:rsidP="002B1EE0">
            <w:pPr>
              <w:pStyle w:val="TAC"/>
              <w:rPr>
                <w:rFonts w:eastAsia="宋体"/>
                <w:color w:val="000000"/>
                <w:lang w:eastAsia="zh-CN"/>
              </w:rPr>
            </w:pPr>
            <w:r w:rsidRPr="0046242C">
              <w:rPr>
                <w:rFonts w:eastAsia="宋体"/>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tcPr>
          <w:p w14:paraId="71EACE11" w14:textId="77777777" w:rsidR="008E4F23" w:rsidRPr="009663F7" w:rsidRDefault="008E4F23" w:rsidP="002B1EE0">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57F053D7" w14:textId="77777777" w:rsidR="008E4F23" w:rsidRDefault="008E4F23" w:rsidP="002B1EE0">
            <w:pPr>
              <w:pStyle w:val="TAC"/>
              <w:rPr>
                <w:szCs w:val="18"/>
                <w:lang w:val="en-US" w:eastAsia="zh-CN"/>
              </w:rPr>
            </w:pPr>
          </w:p>
        </w:tc>
      </w:tr>
      <w:tr w:rsidR="008E4F23" w14:paraId="6E44B75D" w14:textId="77777777" w:rsidTr="002B1E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39091E" w14:textId="77777777" w:rsidR="008E4F23" w:rsidRDefault="008E4F23" w:rsidP="002B1EE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1F920C" w14:textId="77777777" w:rsidR="008E4F23" w:rsidRDefault="008E4F23" w:rsidP="002B1EE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32C182" w14:textId="77777777" w:rsidR="008E4F23" w:rsidRDefault="008E4F23" w:rsidP="002B1EE0">
            <w:pPr>
              <w:pStyle w:val="TAC"/>
              <w:rPr>
                <w:rFonts w:eastAsia="宋体"/>
                <w:color w:val="000000"/>
                <w:lang w:eastAsia="zh-CN"/>
              </w:rPr>
            </w:pPr>
            <w:r>
              <w:rPr>
                <w:rFonts w:eastAsia="宋体"/>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77366879" w14:textId="77777777" w:rsidR="008E4F23" w:rsidRPr="009663F7" w:rsidRDefault="008E4F23" w:rsidP="002B1EE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52D866" w14:textId="77777777" w:rsidR="008E4F23" w:rsidRDefault="008E4F23" w:rsidP="002B1EE0">
            <w:pPr>
              <w:pStyle w:val="TAC"/>
              <w:rPr>
                <w:szCs w:val="18"/>
                <w:lang w:val="en-US" w:eastAsia="zh-CN"/>
              </w:rPr>
            </w:pPr>
          </w:p>
        </w:tc>
      </w:tr>
      <w:tr w:rsidR="008E4F23" w14:paraId="2E87EEB3" w14:textId="77777777" w:rsidTr="002B1E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3B63CB" w14:textId="77777777" w:rsidR="008E4F23" w:rsidRPr="0046242C" w:rsidRDefault="008E4F23" w:rsidP="002B1EE0">
            <w:pPr>
              <w:pStyle w:val="TAC"/>
              <w:rPr>
                <w:szCs w:val="18"/>
                <w:lang w:val="en-US" w:eastAsia="zh-CN"/>
              </w:rPr>
            </w:pPr>
            <w:r w:rsidRPr="0046242C">
              <w:rPr>
                <w:szCs w:val="18"/>
                <w:lang w:val="en-US" w:eastAsia="zh-CN"/>
              </w:rPr>
              <w:t>CA_</w:t>
            </w:r>
            <w:r>
              <w:rPr>
                <w:szCs w:val="18"/>
                <w:lang w:val="en-US" w:eastAsia="zh-CN"/>
              </w:rPr>
              <w:t>n7A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704A12" w14:textId="77777777" w:rsidR="008E4F23" w:rsidRDefault="008E4F23" w:rsidP="002B1EE0">
            <w:pPr>
              <w:pStyle w:val="TAC"/>
              <w:rPr>
                <w:szCs w:val="18"/>
                <w:lang w:val="en-US" w:eastAsia="zh-CN"/>
              </w:rPr>
            </w:pPr>
            <w:r w:rsidRPr="0008015D">
              <w:rPr>
                <w:szCs w:val="18"/>
                <w:lang w:val="en-US" w:eastAsia="zh-CN"/>
              </w:rPr>
              <w:t>CA_</w:t>
            </w:r>
            <w:r>
              <w:rPr>
                <w:szCs w:val="18"/>
                <w:lang w:val="en-US" w:eastAsia="zh-CN"/>
              </w:rPr>
              <w:t>n7A</w:t>
            </w:r>
            <w:r w:rsidRPr="0008015D">
              <w:rPr>
                <w:szCs w:val="18"/>
                <w:lang w:val="en-US" w:eastAsia="zh-CN"/>
              </w:rPr>
              <w:t>-</w:t>
            </w:r>
            <w:r>
              <w:rPr>
                <w:szCs w:val="18"/>
                <w:lang w:val="en-US" w:eastAsia="zh-CN"/>
              </w:rPr>
              <w:t>n78</w:t>
            </w:r>
            <w:r w:rsidRPr="0008015D">
              <w:rPr>
                <w:szCs w:val="18"/>
                <w:lang w:val="en-US" w:eastAsia="zh-CN"/>
              </w:rPr>
              <w:t>A</w:t>
            </w:r>
          </w:p>
          <w:p w14:paraId="50D680E2" w14:textId="77777777" w:rsidR="008E4F23" w:rsidRDefault="008E4F23" w:rsidP="002B1EE0">
            <w:pPr>
              <w:pStyle w:val="TAC"/>
              <w:rPr>
                <w:szCs w:val="18"/>
                <w:lang w:val="en-US" w:eastAsia="zh-CN"/>
              </w:rPr>
            </w:pPr>
            <w:r w:rsidRPr="0008015D">
              <w:rPr>
                <w:szCs w:val="18"/>
                <w:lang w:val="en-US" w:eastAsia="zh-CN"/>
              </w:rPr>
              <w:t>CA_</w:t>
            </w:r>
            <w:r>
              <w:rPr>
                <w:szCs w:val="18"/>
                <w:lang w:val="en-US" w:eastAsia="zh-CN"/>
              </w:rPr>
              <w:t>n7A</w:t>
            </w:r>
            <w:r w:rsidRPr="0008015D">
              <w:rPr>
                <w:szCs w:val="18"/>
                <w:lang w:val="en-US" w:eastAsia="zh-CN"/>
              </w:rPr>
              <w:t>-n102A</w:t>
            </w:r>
          </w:p>
          <w:p w14:paraId="501B50F7" w14:textId="77777777" w:rsidR="008E4F23" w:rsidRPr="0046242C" w:rsidRDefault="008E4F23" w:rsidP="002B1EE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tc>
        <w:tc>
          <w:tcPr>
            <w:tcW w:w="730" w:type="dxa"/>
            <w:tcBorders>
              <w:top w:val="single" w:sz="4" w:space="0" w:color="auto"/>
              <w:left w:val="single" w:sz="4" w:space="0" w:color="auto"/>
              <w:bottom w:val="single" w:sz="4" w:space="0" w:color="auto"/>
              <w:right w:val="single" w:sz="4" w:space="0" w:color="auto"/>
            </w:tcBorders>
            <w:vAlign w:val="center"/>
          </w:tcPr>
          <w:p w14:paraId="42FDFF07" w14:textId="77777777" w:rsidR="008E4F23" w:rsidRPr="0046242C" w:rsidRDefault="008E4F23" w:rsidP="002B1EE0">
            <w:pPr>
              <w:pStyle w:val="TAC"/>
              <w:rPr>
                <w:rFonts w:eastAsia="宋体"/>
                <w:color w:val="000000"/>
                <w:lang w:eastAsia="zh-CN"/>
              </w:rPr>
            </w:pPr>
            <w:r>
              <w:rPr>
                <w:color w:val="000000"/>
              </w:rPr>
              <w:t>n7</w:t>
            </w:r>
          </w:p>
        </w:tc>
        <w:tc>
          <w:tcPr>
            <w:tcW w:w="4081" w:type="dxa"/>
            <w:tcBorders>
              <w:top w:val="single" w:sz="4" w:space="0" w:color="auto"/>
              <w:left w:val="single" w:sz="4" w:space="0" w:color="auto"/>
              <w:bottom w:val="single" w:sz="4" w:space="0" w:color="auto"/>
              <w:right w:val="single" w:sz="4" w:space="0" w:color="auto"/>
            </w:tcBorders>
            <w:vAlign w:val="bottom"/>
          </w:tcPr>
          <w:p w14:paraId="252D8D94" w14:textId="77777777" w:rsidR="008E4F23" w:rsidRPr="0046242C" w:rsidRDefault="008E4F23" w:rsidP="002B1EE0">
            <w:pPr>
              <w:keepNext/>
              <w:keepLines/>
              <w:spacing w:after="0"/>
              <w:jc w:val="center"/>
              <w:textAlignment w:val="bottom"/>
              <w:rPr>
                <w:rFonts w:ascii="Arial" w:hAnsi="Arial" w:cs="Arial"/>
                <w:color w:val="000000"/>
                <w:sz w:val="18"/>
                <w:szCs w:val="16"/>
              </w:rPr>
            </w:pPr>
            <w:r w:rsidRPr="00EE7C31">
              <w:rPr>
                <w:rFonts w:ascii="Arial" w:hAnsi="Arial" w:cs="Arial"/>
                <w:color w:val="000000"/>
                <w:sz w:val="18"/>
                <w:szCs w:val="16"/>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9D3F08" w14:textId="77777777" w:rsidR="008E4F23" w:rsidRDefault="008E4F23" w:rsidP="002B1EE0">
            <w:pPr>
              <w:pStyle w:val="TAC"/>
              <w:rPr>
                <w:szCs w:val="18"/>
                <w:lang w:val="en-US" w:eastAsia="zh-CN"/>
              </w:rPr>
            </w:pPr>
            <w:r>
              <w:rPr>
                <w:rFonts w:hint="eastAsia"/>
                <w:szCs w:val="18"/>
                <w:lang w:val="en-US" w:eastAsia="zh-CN"/>
              </w:rPr>
              <w:t>0</w:t>
            </w:r>
          </w:p>
        </w:tc>
      </w:tr>
      <w:tr w:rsidR="008E4F23" w14:paraId="30FD1FBD" w14:textId="77777777" w:rsidTr="002B1EE0">
        <w:trPr>
          <w:trHeight w:val="187"/>
        </w:trPr>
        <w:tc>
          <w:tcPr>
            <w:tcW w:w="1983" w:type="dxa"/>
            <w:tcBorders>
              <w:top w:val="nil"/>
              <w:left w:val="single" w:sz="4" w:space="0" w:color="auto"/>
              <w:bottom w:val="nil"/>
              <w:right w:val="single" w:sz="4" w:space="0" w:color="auto"/>
            </w:tcBorders>
            <w:shd w:val="clear" w:color="auto" w:fill="auto"/>
            <w:vAlign w:val="center"/>
          </w:tcPr>
          <w:p w14:paraId="2FDD05DF" w14:textId="77777777" w:rsidR="008E4F23" w:rsidRDefault="008E4F23" w:rsidP="002B1EE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D37025E" w14:textId="77777777" w:rsidR="008E4F23" w:rsidRDefault="008E4F23" w:rsidP="002B1EE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62BF7E" w14:textId="77777777" w:rsidR="008E4F23" w:rsidRPr="0046242C" w:rsidRDefault="008E4F23" w:rsidP="002B1EE0">
            <w:pPr>
              <w:pStyle w:val="TAC"/>
              <w:rPr>
                <w:rFonts w:eastAsia="宋体"/>
                <w:color w:val="000000"/>
                <w:lang w:eastAsia="zh-CN"/>
              </w:rPr>
            </w:pPr>
            <w:r w:rsidRPr="0046242C">
              <w:rPr>
                <w:rFonts w:eastAsia="宋体"/>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31591B77" w14:textId="77777777" w:rsidR="008E4F23" w:rsidRPr="0046242C" w:rsidRDefault="008E4F23" w:rsidP="002B1EE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360" w:type="dxa"/>
            <w:tcBorders>
              <w:top w:val="nil"/>
              <w:left w:val="single" w:sz="4" w:space="0" w:color="auto"/>
              <w:bottom w:val="nil"/>
              <w:right w:val="single" w:sz="4" w:space="0" w:color="auto"/>
            </w:tcBorders>
            <w:shd w:val="clear" w:color="auto" w:fill="auto"/>
            <w:vAlign w:val="center"/>
          </w:tcPr>
          <w:p w14:paraId="427F8424" w14:textId="77777777" w:rsidR="008E4F23" w:rsidRDefault="008E4F23" w:rsidP="002B1EE0">
            <w:pPr>
              <w:pStyle w:val="TAC"/>
              <w:rPr>
                <w:szCs w:val="18"/>
                <w:lang w:val="en-US" w:eastAsia="zh-CN"/>
              </w:rPr>
            </w:pPr>
          </w:p>
        </w:tc>
      </w:tr>
      <w:tr w:rsidR="008E4F23" w14:paraId="548F19DB" w14:textId="77777777" w:rsidTr="002B1E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B75426" w14:textId="77777777" w:rsidR="008E4F23" w:rsidRDefault="008E4F23" w:rsidP="002B1EE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242261" w14:textId="77777777" w:rsidR="008E4F23" w:rsidRDefault="008E4F23" w:rsidP="002B1EE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479E5B" w14:textId="77777777" w:rsidR="008E4F23" w:rsidRPr="0046242C" w:rsidRDefault="008E4F23" w:rsidP="002B1EE0">
            <w:pPr>
              <w:pStyle w:val="TAC"/>
              <w:rPr>
                <w:rFonts w:eastAsia="宋体"/>
                <w:color w:val="000000"/>
                <w:lang w:eastAsia="zh-CN"/>
              </w:rPr>
            </w:pPr>
            <w:r>
              <w:rPr>
                <w:rFonts w:eastAsia="宋体"/>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3892EEF6" w14:textId="77777777" w:rsidR="008E4F23" w:rsidRPr="0046242C" w:rsidRDefault="008E4F23" w:rsidP="002B1EE0">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E62E67" w14:textId="77777777" w:rsidR="008E4F23" w:rsidRDefault="008E4F23" w:rsidP="002B1EE0">
            <w:pPr>
              <w:pStyle w:val="TAC"/>
              <w:rPr>
                <w:szCs w:val="18"/>
                <w:lang w:val="en-US" w:eastAsia="zh-CN"/>
              </w:rPr>
            </w:pPr>
          </w:p>
        </w:tc>
      </w:tr>
      <w:tr w:rsidR="008E4F23" w14:paraId="64DDD886" w14:textId="77777777" w:rsidTr="002B1E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DFCAE4" w14:textId="77777777" w:rsidR="008E4F23" w:rsidRDefault="008E4F23" w:rsidP="002B1EE0">
            <w:pPr>
              <w:pStyle w:val="TAC"/>
              <w:rPr>
                <w:szCs w:val="18"/>
                <w:lang w:val="en-US" w:eastAsia="zh-CN"/>
              </w:rPr>
            </w:pPr>
            <w:r w:rsidRPr="0046242C">
              <w:rPr>
                <w:szCs w:val="18"/>
                <w:lang w:val="en-US" w:eastAsia="zh-CN"/>
              </w:rPr>
              <w:t>CA_</w:t>
            </w:r>
            <w:r>
              <w:rPr>
                <w:szCs w:val="18"/>
                <w:lang w:val="en-US" w:eastAsia="zh-CN"/>
              </w:rPr>
              <w:t>n7A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77489E" w14:textId="77777777" w:rsidR="008E4F23" w:rsidRDefault="008E4F23" w:rsidP="002B1EE0">
            <w:pPr>
              <w:pStyle w:val="TAC"/>
              <w:rPr>
                <w:szCs w:val="18"/>
                <w:lang w:val="en-US" w:eastAsia="zh-CN"/>
              </w:rPr>
            </w:pPr>
            <w:r w:rsidRPr="0008015D">
              <w:rPr>
                <w:szCs w:val="18"/>
                <w:lang w:val="en-US" w:eastAsia="zh-CN"/>
              </w:rPr>
              <w:t>CA_</w:t>
            </w:r>
            <w:r>
              <w:rPr>
                <w:szCs w:val="18"/>
                <w:lang w:val="en-US" w:eastAsia="zh-CN"/>
              </w:rPr>
              <w:t>n7A</w:t>
            </w:r>
            <w:r w:rsidRPr="0008015D">
              <w:rPr>
                <w:szCs w:val="18"/>
                <w:lang w:val="en-US" w:eastAsia="zh-CN"/>
              </w:rPr>
              <w:t>-</w:t>
            </w:r>
            <w:r>
              <w:rPr>
                <w:szCs w:val="18"/>
                <w:lang w:val="en-US" w:eastAsia="zh-CN"/>
              </w:rPr>
              <w:t>n78</w:t>
            </w:r>
            <w:r w:rsidRPr="0008015D">
              <w:rPr>
                <w:szCs w:val="18"/>
                <w:lang w:val="en-US" w:eastAsia="zh-CN"/>
              </w:rPr>
              <w:t>A</w:t>
            </w:r>
          </w:p>
          <w:p w14:paraId="1F29D3A8" w14:textId="77777777" w:rsidR="008E4F23" w:rsidRDefault="008E4F23" w:rsidP="002B1EE0">
            <w:pPr>
              <w:pStyle w:val="TAC"/>
              <w:rPr>
                <w:szCs w:val="18"/>
                <w:lang w:val="en-US" w:eastAsia="zh-CN"/>
              </w:rPr>
            </w:pPr>
            <w:r w:rsidRPr="0008015D">
              <w:rPr>
                <w:szCs w:val="18"/>
                <w:lang w:val="en-US" w:eastAsia="zh-CN"/>
              </w:rPr>
              <w:t>CA_</w:t>
            </w:r>
            <w:r>
              <w:rPr>
                <w:szCs w:val="18"/>
                <w:lang w:val="en-US" w:eastAsia="zh-CN"/>
              </w:rPr>
              <w:t>n7A</w:t>
            </w:r>
            <w:r w:rsidRPr="0008015D">
              <w:rPr>
                <w:szCs w:val="18"/>
                <w:lang w:val="en-US" w:eastAsia="zh-CN"/>
              </w:rPr>
              <w:t>-n102A</w:t>
            </w:r>
          </w:p>
          <w:p w14:paraId="22A98A0F" w14:textId="77777777" w:rsidR="008E4F23" w:rsidRDefault="008E4F23" w:rsidP="002B1EE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tc>
        <w:tc>
          <w:tcPr>
            <w:tcW w:w="730" w:type="dxa"/>
            <w:tcBorders>
              <w:top w:val="single" w:sz="4" w:space="0" w:color="auto"/>
              <w:left w:val="single" w:sz="4" w:space="0" w:color="auto"/>
              <w:bottom w:val="single" w:sz="4" w:space="0" w:color="auto"/>
              <w:right w:val="single" w:sz="4" w:space="0" w:color="auto"/>
            </w:tcBorders>
            <w:vAlign w:val="center"/>
          </w:tcPr>
          <w:p w14:paraId="5D221380" w14:textId="77777777" w:rsidR="008E4F23" w:rsidRDefault="008E4F23" w:rsidP="002B1EE0">
            <w:pPr>
              <w:pStyle w:val="TAC"/>
              <w:rPr>
                <w:rFonts w:eastAsia="宋体"/>
                <w:color w:val="000000"/>
                <w:lang w:eastAsia="zh-CN"/>
              </w:rPr>
            </w:pPr>
            <w:r>
              <w:rPr>
                <w:color w:val="000000"/>
              </w:rPr>
              <w:t>n7</w:t>
            </w:r>
          </w:p>
        </w:tc>
        <w:tc>
          <w:tcPr>
            <w:tcW w:w="4081" w:type="dxa"/>
            <w:tcBorders>
              <w:top w:val="single" w:sz="4" w:space="0" w:color="auto"/>
              <w:left w:val="single" w:sz="4" w:space="0" w:color="auto"/>
              <w:bottom w:val="single" w:sz="4" w:space="0" w:color="auto"/>
              <w:right w:val="single" w:sz="4" w:space="0" w:color="auto"/>
            </w:tcBorders>
            <w:vAlign w:val="bottom"/>
          </w:tcPr>
          <w:p w14:paraId="7F52FC39" w14:textId="77777777" w:rsidR="008E4F23" w:rsidRPr="009663F7" w:rsidRDefault="008E4F23" w:rsidP="002B1EE0">
            <w:pPr>
              <w:keepNext/>
              <w:keepLines/>
              <w:spacing w:after="0"/>
              <w:jc w:val="center"/>
              <w:textAlignment w:val="bottom"/>
              <w:rPr>
                <w:rFonts w:ascii="Arial" w:hAnsi="Arial" w:cs="Arial"/>
                <w:color w:val="000000"/>
                <w:sz w:val="18"/>
                <w:szCs w:val="16"/>
              </w:rPr>
            </w:pPr>
            <w:r w:rsidRPr="00EE7C31">
              <w:rPr>
                <w:rFonts w:ascii="Arial" w:hAnsi="Arial" w:cs="Arial"/>
                <w:color w:val="000000"/>
                <w:sz w:val="18"/>
                <w:szCs w:val="16"/>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A31809" w14:textId="77777777" w:rsidR="008E4F23" w:rsidRDefault="008E4F23" w:rsidP="002B1EE0">
            <w:pPr>
              <w:pStyle w:val="TAC"/>
              <w:rPr>
                <w:szCs w:val="18"/>
                <w:lang w:val="en-US" w:eastAsia="zh-CN"/>
              </w:rPr>
            </w:pPr>
            <w:r>
              <w:rPr>
                <w:szCs w:val="18"/>
                <w:lang w:val="en-US" w:eastAsia="zh-CN"/>
              </w:rPr>
              <w:t>0</w:t>
            </w:r>
          </w:p>
        </w:tc>
      </w:tr>
      <w:tr w:rsidR="008E4F23" w14:paraId="101EC6E6" w14:textId="77777777" w:rsidTr="002B1EE0">
        <w:trPr>
          <w:trHeight w:val="187"/>
        </w:trPr>
        <w:tc>
          <w:tcPr>
            <w:tcW w:w="1983" w:type="dxa"/>
            <w:tcBorders>
              <w:top w:val="nil"/>
              <w:left w:val="single" w:sz="4" w:space="0" w:color="auto"/>
              <w:bottom w:val="nil"/>
              <w:right w:val="single" w:sz="4" w:space="0" w:color="auto"/>
            </w:tcBorders>
            <w:shd w:val="clear" w:color="auto" w:fill="auto"/>
            <w:vAlign w:val="center"/>
          </w:tcPr>
          <w:p w14:paraId="2DC882EB" w14:textId="77777777" w:rsidR="008E4F23" w:rsidRDefault="008E4F23" w:rsidP="002B1EE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0533CFA" w14:textId="77777777" w:rsidR="008E4F23" w:rsidRDefault="008E4F23" w:rsidP="002B1EE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5700DD" w14:textId="77777777" w:rsidR="008E4F23" w:rsidRDefault="008E4F23" w:rsidP="002B1EE0">
            <w:pPr>
              <w:pStyle w:val="TAC"/>
              <w:rPr>
                <w:rFonts w:eastAsia="宋体"/>
                <w:color w:val="000000"/>
                <w:lang w:eastAsia="zh-CN"/>
              </w:rPr>
            </w:pPr>
            <w:r w:rsidRPr="0046242C">
              <w:rPr>
                <w:rFonts w:eastAsia="宋体"/>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68C8E10C" w14:textId="77777777" w:rsidR="008E4F23" w:rsidRPr="009663F7" w:rsidRDefault="008E4F23" w:rsidP="002B1EE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360" w:type="dxa"/>
            <w:tcBorders>
              <w:top w:val="nil"/>
              <w:left w:val="single" w:sz="4" w:space="0" w:color="auto"/>
              <w:bottom w:val="nil"/>
              <w:right w:val="single" w:sz="4" w:space="0" w:color="auto"/>
            </w:tcBorders>
            <w:shd w:val="clear" w:color="auto" w:fill="auto"/>
            <w:vAlign w:val="center"/>
          </w:tcPr>
          <w:p w14:paraId="7D6E6B7E" w14:textId="77777777" w:rsidR="008E4F23" w:rsidRDefault="008E4F23" w:rsidP="002B1EE0">
            <w:pPr>
              <w:pStyle w:val="TAC"/>
              <w:rPr>
                <w:szCs w:val="18"/>
                <w:lang w:val="en-US" w:eastAsia="zh-CN"/>
              </w:rPr>
            </w:pPr>
          </w:p>
        </w:tc>
      </w:tr>
      <w:tr w:rsidR="008E4F23" w14:paraId="41B4D2AD" w14:textId="77777777" w:rsidTr="002B1E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C11E6E" w14:textId="77777777" w:rsidR="008E4F23" w:rsidRDefault="008E4F23" w:rsidP="002B1EE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B91045" w14:textId="77777777" w:rsidR="008E4F23" w:rsidRDefault="008E4F23" w:rsidP="002B1EE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B1E448" w14:textId="77777777" w:rsidR="008E4F23" w:rsidRDefault="008E4F23" w:rsidP="002B1EE0">
            <w:pPr>
              <w:pStyle w:val="TAC"/>
              <w:rPr>
                <w:rFonts w:eastAsia="宋体"/>
                <w:color w:val="000000"/>
                <w:lang w:eastAsia="zh-CN"/>
              </w:rPr>
            </w:pPr>
            <w:r>
              <w:rPr>
                <w:rFonts w:eastAsia="宋体"/>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478F875B" w14:textId="77777777" w:rsidR="008E4F23" w:rsidRPr="009663F7" w:rsidRDefault="008E4F23" w:rsidP="002B1EE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B</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4888CB" w14:textId="77777777" w:rsidR="008E4F23" w:rsidRDefault="008E4F23" w:rsidP="002B1EE0">
            <w:pPr>
              <w:pStyle w:val="TAC"/>
              <w:rPr>
                <w:szCs w:val="18"/>
                <w:lang w:val="en-US" w:eastAsia="zh-CN"/>
              </w:rPr>
            </w:pPr>
          </w:p>
        </w:tc>
      </w:tr>
      <w:tr w:rsidR="008E4F23" w14:paraId="588C8CED" w14:textId="77777777" w:rsidTr="002B1E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030526" w14:textId="77777777" w:rsidR="008E4F23" w:rsidRPr="0046242C" w:rsidRDefault="008E4F23" w:rsidP="002B1EE0">
            <w:pPr>
              <w:pStyle w:val="TAC"/>
              <w:rPr>
                <w:szCs w:val="18"/>
                <w:lang w:val="en-US" w:eastAsia="zh-CN"/>
              </w:rPr>
            </w:pPr>
            <w:r w:rsidRPr="0046242C">
              <w:rPr>
                <w:szCs w:val="18"/>
                <w:lang w:val="en-US" w:eastAsia="zh-CN"/>
              </w:rPr>
              <w:t>CA_</w:t>
            </w:r>
            <w:r>
              <w:rPr>
                <w:szCs w:val="18"/>
                <w:lang w:val="en-US" w:eastAsia="zh-CN"/>
              </w:rPr>
              <w:t>n7A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E95586" w14:textId="77777777" w:rsidR="008E4F23" w:rsidRDefault="008E4F23" w:rsidP="002B1EE0">
            <w:pPr>
              <w:pStyle w:val="TAC"/>
              <w:rPr>
                <w:szCs w:val="18"/>
                <w:lang w:val="en-US" w:eastAsia="zh-CN"/>
              </w:rPr>
            </w:pPr>
            <w:r w:rsidRPr="0008015D">
              <w:rPr>
                <w:szCs w:val="18"/>
                <w:lang w:val="en-US" w:eastAsia="zh-CN"/>
              </w:rPr>
              <w:t>CA_</w:t>
            </w:r>
            <w:r>
              <w:rPr>
                <w:szCs w:val="18"/>
                <w:lang w:val="en-US" w:eastAsia="zh-CN"/>
              </w:rPr>
              <w:t>n7A</w:t>
            </w:r>
            <w:r w:rsidRPr="0008015D">
              <w:rPr>
                <w:szCs w:val="18"/>
                <w:lang w:val="en-US" w:eastAsia="zh-CN"/>
              </w:rPr>
              <w:t>-</w:t>
            </w:r>
            <w:r>
              <w:rPr>
                <w:szCs w:val="18"/>
                <w:lang w:val="en-US" w:eastAsia="zh-CN"/>
              </w:rPr>
              <w:t>n78</w:t>
            </w:r>
            <w:r w:rsidRPr="0008015D">
              <w:rPr>
                <w:szCs w:val="18"/>
                <w:lang w:val="en-US" w:eastAsia="zh-CN"/>
              </w:rPr>
              <w:t>A</w:t>
            </w:r>
          </w:p>
          <w:p w14:paraId="4182E3E6" w14:textId="77777777" w:rsidR="008E4F23" w:rsidRDefault="008E4F23" w:rsidP="002B1EE0">
            <w:pPr>
              <w:pStyle w:val="TAC"/>
              <w:rPr>
                <w:szCs w:val="18"/>
                <w:lang w:val="en-US" w:eastAsia="zh-CN"/>
              </w:rPr>
            </w:pPr>
            <w:r w:rsidRPr="0008015D">
              <w:rPr>
                <w:szCs w:val="18"/>
                <w:lang w:val="en-US" w:eastAsia="zh-CN"/>
              </w:rPr>
              <w:t>CA_</w:t>
            </w:r>
            <w:r>
              <w:rPr>
                <w:szCs w:val="18"/>
                <w:lang w:val="en-US" w:eastAsia="zh-CN"/>
              </w:rPr>
              <w:t>n7A</w:t>
            </w:r>
            <w:r w:rsidRPr="0008015D">
              <w:rPr>
                <w:szCs w:val="18"/>
                <w:lang w:val="en-US" w:eastAsia="zh-CN"/>
              </w:rPr>
              <w:t>-n102A</w:t>
            </w:r>
          </w:p>
          <w:p w14:paraId="556DCFE3" w14:textId="77777777" w:rsidR="008E4F23" w:rsidRDefault="008E4F23" w:rsidP="002B1EE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tc>
        <w:tc>
          <w:tcPr>
            <w:tcW w:w="730" w:type="dxa"/>
            <w:tcBorders>
              <w:top w:val="single" w:sz="4" w:space="0" w:color="auto"/>
              <w:left w:val="single" w:sz="4" w:space="0" w:color="auto"/>
              <w:bottom w:val="single" w:sz="4" w:space="0" w:color="auto"/>
              <w:right w:val="single" w:sz="4" w:space="0" w:color="auto"/>
            </w:tcBorders>
            <w:vAlign w:val="center"/>
          </w:tcPr>
          <w:p w14:paraId="70CD0F6E" w14:textId="77777777" w:rsidR="008E4F23" w:rsidRDefault="008E4F23" w:rsidP="002B1EE0">
            <w:pPr>
              <w:pStyle w:val="TAC"/>
              <w:rPr>
                <w:rFonts w:eastAsia="宋体"/>
                <w:color w:val="000000"/>
                <w:lang w:eastAsia="zh-CN"/>
              </w:rPr>
            </w:pPr>
            <w:r>
              <w:rPr>
                <w:color w:val="000000"/>
              </w:rPr>
              <w:t>n7</w:t>
            </w:r>
          </w:p>
        </w:tc>
        <w:tc>
          <w:tcPr>
            <w:tcW w:w="4081" w:type="dxa"/>
            <w:tcBorders>
              <w:top w:val="single" w:sz="4" w:space="0" w:color="auto"/>
              <w:left w:val="single" w:sz="4" w:space="0" w:color="auto"/>
              <w:bottom w:val="single" w:sz="4" w:space="0" w:color="auto"/>
              <w:right w:val="single" w:sz="4" w:space="0" w:color="auto"/>
            </w:tcBorders>
            <w:vAlign w:val="bottom"/>
          </w:tcPr>
          <w:p w14:paraId="05D5D23F" w14:textId="77777777" w:rsidR="008E4F23" w:rsidRPr="009663F7" w:rsidRDefault="008E4F23" w:rsidP="002B1EE0">
            <w:pPr>
              <w:keepNext/>
              <w:keepLines/>
              <w:spacing w:after="0"/>
              <w:jc w:val="center"/>
              <w:textAlignment w:val="bottom"/>
              <w:rPr>
                <w:rFonts w:ascii="Arial" w:hAnsi="Arial" w:cs="Arial"/>
                <w:color w:val="000000"/>
                <w:sz w:val="18"/>
                <w:szCs w:val="16"/>
              </w:rPr>
            </w:pPr>
            <w:r w:rsidRPr="00EE7C31">
              <w:rPr>
                <w:rFonts w:ascii="Arial" w:hAnsi="Arial" w:cs="Arial"/>
                <w:color w:val="000000"/>
                <w:sz w:val="18"/>
                <w:szCs w:val="16"/>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EF61EC" w14:textId="77777777" w:rsidR="008E4F23" w:rsidRDefault="008E4F23" w:rsidP="002B1EE0">
            <w:pPr>
              <w:pStyle w:val="TAC"/>
              <w:rPr>
                <w:szCs w:val="18"/>
                <w:lang w:val="en-US" w:eastAsia="zh-CN"/>
              </w:rPr>
            </w:pPr>
            <w:r>
              <w:rPr>
                <w:szCs w:val="18"/>
                <w:lang w:val="en-US" w:eastAsia="zh-CN"/>
              </w:rPr>
              <w:t>0</w:t>
            </w:r>
          </w:p>
        </w:tc>
      </w:tr>
      <w:tr w:rsidR="008E4F23" w14:paraId="65F8CCDF" w14:textId="77777777" w:rsidTr="002B1EE0">
        <w:trPr>
          <w:trHeight w:val="187"/>
        </w:trPr>
        <w:tc>
          <w:tcPr>
            <w:tcW w:w="1983" w:type="dxa"/>
            <w:tcBorders>
              <w:top w:val="nil"/>
              <w:left w:val="single" w:sz="4" w:space="0" w:color="auto"/>
              <w:bottom w:val="nil"/>
              <w:right w:val="single" w:sz="4" w:space="0" w:color="auto"/>
            </w:tcBorders>
            <w:shd w:val="clear" w:color="auto" w:fill="auto"/>
            <w:vAlign w:val="center"/>
          </w:tcPr>
          <w:p w14:paraId="2307330C" w14:textId="77777777" w:rsidR="008E4F23" w:rsidRPr="0046242C" w:rsidRDefault="008E4F23" w:rsidP="002B1EE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63E09C1" w14:textId="77777777" w:rsidR="008E4F23" w:rsidRDefault="008E4F23" w:rsidP="002B1EE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092C5E" w14:textId="77777777" w:rsidR="008E4F23" w:rsidRDefault="008E4F23" w:rsidP="002B1EE0">
            <w:pPr>
              <w:pStyle w:val="TAC"/>
              <w:rPr>
                <w:rFonts w:eastAsia="宋体"/>
                <w:color w:val="000000"/>
                <w:lang w:eastAsia="zh-CN"/>
              </w:rPr>
            </w:pPr>
            <w:r>
              <w:rPr>
                <w:rFonts w:eastAsia="宋体"/>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7BF80AA1" w14:textId="77777777" w:rsidR="008E4F23" w:rsidRPr="009663F7" w:rsidRDefault="008E4F23" w:rsidP="002B1EE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360" w:type="dxa"/>
            <w:tcBorders>
              <w:top w:val="nil"/>
              <w:left w:val="single" w:sz="4" w:space="0" w:color="auto"/>
              <w:bottom w:val="nil"/>
              <w:right w:val="single" w:sz="4" w:space="0" w:color="auto"/>
            </w:tcBorders>
            <w:shd w:val="clear" w:color="auto" w:fill="auto"/>
            <w:vAlign w:val="center"/>
          </w:tcPr>
          <w:p w14:paraId="75BCC5AF" w14:textId="77777777" w:rsidR="008E4F23" w:rsidRDefault="008E4F23" w:rsidP="002B1EE0">
            <w:pPr>
              <w:pStyle w:val="TAC"/>
              <w:rPr>
                <w:szCs w:val="18"/>
                <w:lang w:val="en-US" w:eastAsia="zh-CN"/>
              </w:rPr>
            </w:pPr>
          </w:p>
        </w:tc>
      </w:tr>
      <w:tr w:rsidR="008E4F23" w14:paraId="71EECCE8" w14:textId="77777777" w:rsidTr="002B1E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D8826C" w14:textId="77777777" w:rsidR="008E4F23" w:rsidRPr="0046242C" w:rsidRDefault="008E4F23" w:rsidP="002B1EE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1022EE" w14:textId="77777777" w:rsidR="008E4F23" w:rsidRDefault="008E4F23" w:rsidP="002B1EE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18D90D" w14:textId="77777777" w:rsidR="008E4F23" w:rsidRDefault="008E4F23" w:rsidP="002B1EE0">
            <w:pPr>
              <w:pStyle w:val="TAC"/>
              <w:rPr>
                <w:rFonts w:eastAsia="宋体"/>
                <w:color w:val="000000"/>
                <w:lang w:eastAsia="zh-CN"/>
              </w:rPr>
            </w:pPr>
            <w:r>
              <w:rPr>
                <w:rFonts w:eastAsia="宋体"/>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1B4BCAB3" w14:textId="77777777" w:rsidR="008E4F23" w:rsidRPr="009663F7" w:rsidRDefault="008E4F23" w:rsidP="002B1EE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ABFBFC" w14:textId="77777777" w:rsidR="008E4F23" w:rsidRDefault="008E4F23" w:rsidP="002B1EE0">
            <w:pPr>
              <w:pStyle w:val="TAC"/>
              <w:rPr>
                <w:szCs w:val="18"/>
                <w:lang w:val="en-US" w:eastAsia="zh-CN"/>
              </w:rPr>
            </w:pPr>
          </w:p>
        </w:tc>
      </w:tr>
      <w:tr w:rsidR="008E4F23" w14:paraId="0B1D2256" w14:textId="77777777" w:rsidTr="002B1E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37E2BB" w14:textId="77777777" w:rsidR="008E4F23" w:rsidRDefault="008E4F23" w:rsidP="002B1EE0">
            <w:pPr>
              <w:pStyle w:val="TAC"/>
              <w:rPr>
                <w:szCs w:val="18"/>
                <w:lang w:val="en-US" w:eastAsia="zh-CN"/>
              </w:rPr>
            </w:pPr>
            <w:r w:rsidRPr="0008015D">
              <w:rPr>
                <w:szCs w:val="18"/>
                <w:lang w:val="en-US" w:eastAsia="zh-CN"/>
              </w:rPr>
              <w:t>CA_</w:t>
            </w:r>
            <w:r>
              <w:rPr>
                <w:szCs w:val="18"/>
                <w:lang w:val="en-US" w:eastAsia="zh-CN"/>
              </w:rPr>
              <w:t>n7A</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D</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0202EB" w14:textId="77777777" w:rsidR="008E4F23" w:rsidRDefault="008E4F23" w:rsidP="002B1EE0">
            <w:pPr>
              <w:pStyle w:val="TAC"/>
              <w:rPr>
                <w:szCs w:val="18"/>
                <w:lang w:val="en-US" w:eastAsia="zh-CN"/>
              </w:rPr>
            </w:pPr>
            <w:r w:rsidRPr="0008015D">
              <w:rPr>
                <w:szCs w:val="18"/>
                <w:lang w:val="en-US" w:eastAsia="zh-CN"/>
              </w:rPr>
              <w:t>CA_</w:t>
            </w:r>
            <w:r>
              <w:rPr>
                <w:szCs w:val="18"/>
                <w:lang w:val="en-US" w:eastAsia="zh-CN"/>
              </w:rPr>
              <w:t>n7A</w:t>
            </w:r>
            <w:r w:rsidRPr="0008015D">
              <w:rPr>
                <w:szCs w:val="18"/>
                <w:lang w:val="en-US" w:eastAsia="zh-CN"/>
              </w:rPr>
              <w:t>-</w:t>
            </w:r>
            <w:r>
              <w:rPr>
                <w:szCs w:val="18"/>
                <w:lang w:val="en-US" w:eastAsia="zh-CN"/>
              </w:rPr>
              <w:t>n78</w:t>
            </w:r>
            <w:r w:rsidRPr="0008015D">
              <w:rPr>
                <w:szCs w:val="18"/>
                <w:lang w:val="en-US" w:eastAsia="zh-CN"/>
              </w:rPr>
              <w:t>A</w:t>
            </w:r>
          </w:p>
          <w:p w14:paraId="5036A2E6" w14:textId="77777777" w:rsidR="008E4F23" w:rsidRDefault="008E4F23" w:rsidP="002B1EE0">
            <w:pPr>
              <w:pStyle w:val="TAC"/>
              <w:rPr>
                <w:szCs w:val="18"/>
                <w:lang w:val="en-US" w:eastAsia="zh-CN"/>
              </w:rPr>
            </w:pPr>
            <w:r w:rsidRPr="0008015D">
              <w:rPr>
                <w:szCs w:val="18"/>
                <w:lang w:val="en-US" w:eastAsia="zh-CN"/>
              </w:rPr>
              <w:t>CA_</w:t>
            </w:r>
            <w:r>
              <w:rPr>
                <w:szCs w:val="18"/>
                <w:lang w:val="en-US" w:eastAsia="zh-CN"/>
              </w:rPr>
              <w:t>n7A</w:t>
            </w:r>
            <w:r w:rsidRPr="0008015D">
              <w:rPr>
                <w:szCs w:val="18"/>
                <w:lang w:val="en-US" w:eastAsia="zh-CN"/>
              </w:rPr>
              <w:t>-n102A</w:t>
            </w:r>
          </w:p>
          <w:p w14:paraId="5B142DDD" w14:textId="77777777" w:rsidR="008E4F23" w:rsidRDefault="008E4F23" w:rsidP="002B1EE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tc>
        <w:tc>
          <w:tcPr>
            <w:tcW w:w="730" w:type="dxa"/>
            <w:tcBorders>
              <w:top w:val="single" w:sz="4" w:space="0" w:color="auto"/>
              <w:left w:val="single" w:sz="4" w:space="0" w:color="auto"/>
              <w:bottom w:val="single" w:sz="4" w:space="0" w:color="auto"/>
              <w:right w:val="single" w:sz="4" w:space="0" w:color="auto"/>
            </w:tcBorders>
            <w:vAlign w:val="center"/>
          </w:tcPr>
          <w:p w14:paraId="30306F19" w14:textId="77777777" w:rsidR="008E4F23" w:rsidRDefault="008E4F23" w:rsidP="002B1EE0">
            <w:pPr>
              <w:pStyle w:val="TAC"/>
              <w:rPr>
                <w:rFonts w:eastAsia="宋体"/>
                <w:color w:val="000000"/>
                <w:lang w:eastAsia="zh-CN"/>
              </w:rPr>
            </w:pPr>
            <w:r>
              <w:rPr>
                <w:color w:val="000000"/>
              </w:rPr>
              <w:t>n7</w:t>
            </w:r>
          </w:p>
        </w:tc>
        <w:tc>
          <w:tcPr>
            <w:tcW w:w="4081" w:type="dxa"/>
            <w:tcBorders>
              <w:top w:val="single" w:sz="4" w:space="0" w:color="auto"/>
              <w:left w:val="single" w:sz="4" w:space="0" w:color="auto"/>
              <w:bottom w:val="single" w:sz="4" w:space="0" w:color="auto"/>
              <w:right w:val="single" w:sz="4" w:space="0" w:color="auto"/>
            </w:tcBorders>
            <w:vAlign w:val="bottom"/>
          </w:tcPr>
          <w:p w14:paraId="4D22D691" w14:textId="77777777" w:rsidR="008E4F23" w:rsidRPr="009663F7" w:rsidRDefault="008E4F23" w:rsidP="002B1EE0">
            <w:pPr>
              <w:keepNext/>
              <w:keepLines/>
              <w:spacing w:after="0"/>
              <w:jc w:val="center"/>
              <w:textAlignment w:val="bottom"/>
              <w:rPr>
                <w:rFonts w:ascii="Arial" w:hAnsi="Arial" w:cs="Arial"/>
                <w:color w:val="000000"/>
                <w:sz w:val="18"/>
                <w:szCs w:val="16"/>
              </w:rPr>
            </w:pPr>
            <w:r w:rsidRPr="00EE7C31">
              <w:rPr>
                <w:rFonts w:ascii="Arial" w:hAnsi="Arial" w:cs="Arial"/>
                <w:color w:val="000000"/>
                <w:sz w:val="18"/>
                <w:szCs w:val="16"/>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8E5343" w14:textId="77777777" w:rsidR="008E4F23" w:rsidRDefault="008E4F23" w:rsidP="002B1EE0">
            <w:pPr>
              <w:pStyle w:val="TAC"/>
              <w:rPr>
                <w:szCs w:val="18"/>
                <w:lang w:val="en-US" w:eastAsia="zh-CN"/>
              </w:rPr>
            </w:pPr>
            <w:r>
              <w:rPr>
                <w:szCs w:val="18"/>
                <w:lang w:val="en-US" w:eastAsia="zh-CN"/>
              </w:rPr>
              <w:t>0</w:t>
            </w:r>
          </w:p>
        </w:tc>
      </w:tr>
      <w:tr w:rsidR="008E4F23" w14:paraId="68490FDE" w14:textId="77777777" w:rsidTr="002B1EE0">
        <w:trPr>
          <w:trHeight w:val="187"/>
        </w:trPr>
        <w:tc>
          <w:tcPr>
            <w:tcW w:w="1983" w:type="dxa"/>
            <w:tcBorders>
              <w:top w:val="nil"/>
              <w:left w:val="single" w:sz="4" w:space="0" w:color="auto"/>
              <w:bottom w:val="nil"/>
              <w:right w:val="single" w:sz="4" w:space="0" w:color="auto"/>
            </w:tcBorders>
            <w:shd w:val="clear" w:color="auto" w:fill="auto"/>
            <w:vAlign w:val="center"/>
          </w:tcPr>
          <w:p w14:paraId="77BAED6B" w14:textId="77777777" w:rsidR="008E4F23" w:rsidRDefault="008E4F23" w:rsidP="002B1EE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9331A34" w14:textId="77777777" w:rsidR="008E4F23" w:rsidRDefault="008E4F23" w:rsidP="002B1EE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81324E" w14:textId="77777777" w:rsidR="008E4F23" w:rsidRDefault="008E4F23" w:rsidP="002B1EE0">
            <w:pPr>
              <w:pStyle w:val="TAC"/>
              <w:rPr>
                <w:rFonts w:eastAsia="宋体"/>
                <w:color w:val="000000"/>
                <w:lang w:eastAsia="zh-CN"/>
              </w:rPr>
            </w:pPr>
            <w:r>
              <w:rPr>
                <w:rFonts w:eastAsia="宋体"/>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2F73A604" w14:textId="77777777" w:rsidR="008E4F23" w:rsidRPr="009663F7" w:rsidRDefault="008E4F23" w:rsidP="002B1EE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360" w:type="dxa"/>
            <w:tcBorders>
              <w:top w:val="nil"/>
              <w:left w:val="single" w:sz="4" w:space="0" w:color="auto"/>
              <w:bottom w:val="nil"/>
              <w:right w:val="single" w:sz="4" w:space="0" w:color="auto"/>
            </w:tcBorders>
            <w:shd w:val="clear" w:color="auto" w:fill="auto"/>
            <w:vAlign w:val="center"/>
          </w:tcPr>
          <w:p w14:paraId="02B4AC77" w14:textId="77777777" w:rsidR="008E4F23" w:rsidRDefault="008E4F23" w:rsidP="002B1EE0">
            <w:pPr>
              <w:pStyle w:val="TAC"/>
              <w:rPr>
                <w:szCs w:val="18"/>
                <w:lang w:val="en-US" w:eastAsia="zh-CN"/>
              </w:rPr>
            </w:pPr>
          </w:p>
        </w:tc>
      </w:tr>
      <w:tr w:rsidR="008E4F23" w14:paraId="72C6AB37" w14:textId="77777777" w:rsidTr="002B1E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F2B228" w14:textId="77777777" w:rsidR="008E4F23" w:rsidRDefault="008E4F23" w:rsidP="002B1EE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A998B3" w14:textId="77777777" w:rsidR="008E4F23" w:rsidRDefault="008E4F23" w:rsidP="002B1EE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753E1A5" w14:textId="77777777" w:rsidR="008E4F23" w:rsidRDefault="008E4F23" w:rsidP="002B1EE0">
            <w:pPr>
              <w:pStyle w:val="TAC"/>
              <w:rPr>
                <w:rFonts w:eastAsia="宋体"/>
                <w:color w:val="000000"/>
                <w:lang w:eastAsia="zh-CN"/>
              </w:rPr>
            </w:pPr>
            <w:r>
              <w:rPr>
                <w:rFonts w:eastAsia="宋体"/>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28044FE2" w14:textId="77777777" w:rsidR="008E4F23" w:rsidRPr="009663F7" w:rsidRDefault="008E4F23" w:rsidP="002B1EE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D</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795BE1" w14:textId="77777777" w:rsidR="008E4F23" w:rsidRDefault="008E4F23" w:rsidP="002B1EE0">
            <w:pPr>
              <w:pStyle w:val="TAC"/>
              <w:rPr>
                <w:szCs w:val="18"/>
                <w:lang w:val="en-US" w:eastAsia="zh-CN"/>
              </w:rPr>
            </w:pPr>
          </w:p>
        </w:tc>
      </w:tr>
      <w:tr w:rsidR="008E4F23" w14:paraId="04AFC789" w14:textId="77777777" w:rsidTr="002B1E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A34D13" w14:textId="77777777" w:rsidR="008E4F23" w:rsidRDefault="008E4F23" w:rsidP="002B1EE0">
            <w:pPr>
              <w:pStyle w:val="TAC"/>
              <w:rPr>
                <w:szCs w:val="18"/>
                <w:lang w:val="en-US" w:eastAsia="zh-CN"/>
              </w:rPr>
            </w:pPr>
            <w:r w:rsidRPr="0008015D">
              <w:rPr>
                <w:szCs w:val="18"/>
                <w:lang w:val="en-US" w:eastAsia="zh-CN"/>
              </w:rPr>
              <w:t>CA_</w:t>
            </w:r>
            <w:r>
              <w:rPr>
                <w:szCs w:val="18"/>
                <w:lang w:val="en-US" w:eastAsia="zh-CN"/>
              </w:rPr>
              <w:t>n7A</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E</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D0A18C" w14:textId="77777777" w:rsidR="008E4F23" w:rsidRDefault="008E4F23" w:rsidP="002B1EE0">
            <w:pPr>
              <w:pStyle w:val="TAC"/>
              <w:rPr>
                <w:szCs w:val="18"/>
                <w:lang w:val="en-US" w:eastAsia="zh-CN"/>
              </w:rPr>
            </w:pPr>
            <w:r w:rsidRPr="0008015D">
              <w:rPr>
                <w:szCs w:val="18"/>
                <w:lang w:val="en-US" w:eastAsia="zh-CN"/>
              </w:rPr>
              <w:t>CA_</w:t>
            </w:r>
            <w:r>
              <w:rPr>
                <w:szCs w:val="18"/>
                <w:lang w:val="en-US" w:eastAsia="zh-CN"/>
              </w:rPr>
              <w:t>n7A</w:t>
            </w:r>
            <w:r w:rsidRPr="0008015D">
              <w:rPr>
                <w:szCs w:val="18"/>
                <w:lang w:val="en-US" w:eastAsia="zh-CN"/>
              </w:rPr>
              <w:t>-</w:t>
            </w:r>
            <w:r>
              <w:rPr>
                <w:szCs w:val="18"/>
                <w:lang w:val="en-US" w:eastAsia="zh-CN"/>
              </w:rPr>
              <w:t>n78</w:t>
            </w:r>
            <w:r w:rsidRPr="0008015D">
              <w:rPr>
                <w:szCs w:val="18"/>
                <w:lang w:val="en-US" w:eastAsia="zh-CN"/>
              </w:rPr>
              <w:t>A</w:t>
            </w:r>
          </w:p>
          <w:p w14:paraId="5FD27B48" w14:textId="77777777" w:rsidR="008E4F23" w:rsidRDefault="008E4F23" w:rsidP="002B1EE0">
            <w:pPr>
              <w:pStyle w:val="TAC"/>
              <w:rPr>
                <w:szCs w:val="18"/>
                <w:lang w:val="en-US" w:eastAsia="zh-CN"/>
              </w:rPr>
            </w:pPr>
            <w:r w:rsidRPr="0008015D">
              <w:rPr>
                <w:szCs w:val="18"/>
                <w:lang w:val="en-US" w:eastAsia="zh-CN"/>
              </w:rPr>
              <w:t>CA_</w:t>
            </w:r>
            <w:r>
              <w:rPr>
                <w:szCs w:val="18"/>
                <w:lang w:val="en-US" w:eastAsia="zh-CN"/>
              </w:rPr>
              <w:t>n7A</w:t>
            </w:r>
            <w:r w:rsidRPr="0008015D">
              <w:rPr>
                <w:szCs w:val="18"/>
                <w:lang w:val="en-US" w:eastAsia="zh-CN"/>
              </w:rPr>
              <w:t>-n102A</w:t>
            </w:r>
          </w:p>
          <w:p w14:paraId="28D06A13" w14:textId="77777777" w:rsidR="008E4F23" w:rsidRDefault="008E4F23" w:rsidP="002B1EE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tc>
        <w:tc>
          <w:tcPr>
            <w:tcW w:w="730" w:type="dxa"/>
            <w:tcBorders>
              <w:top w:val="single" w:sz="4" w:space="0" w:color="auto"/>
              <w:left w:val="single" w:sz="4" w:space="0" w:color="auto"/>
              <w:bottom w:val="single" w:sz="4" w:space="0" w:color="auto"/>
              <w:right w:val="single" w:sz="4" w:space="0" w:color="auto"/>
            </w:tcBorders>
            <w:vAlign w:val="center"/>
          </w:tcPr>
          <w:p w14:paraId="5E822A7A" w14:textId="77777777" w:rsidR="008E4F23" w:rsidRDefault="008E4F23" w:rsidP="002B1EE0">
            <w:pPr>
              <w:pStyle w:val="TAC"/>
              <w:rPr>
                <w:rFonts w:eastAsia="宋体"/>
                <w:color w:val="000000"/>
                <w:lang w:eastAsia="zh-CN"/>
              </w:rPr>
            </w:pPr>
            <w:r>
              <w:rPr>
                <w:color w:val="000000"/>
              </w:rPr>
              <w:t>n7</w:t>
            </w:r>
          </w:p>
        </w:tc>
        <w:tc>
          <w:tcPr>
            <w:tcW w:w="4081" w:type="dxa"/>
            <w:tcBorders>
              <w:top w:val="single" w:sz="4" w:space="0" w:color="auto"/>
              <w:left w:val="single" w:sz="4" w:space="0" w:color="auto"/>
              <w:bottom w:val="single" w:sz="4" w:space="0" w:color="auto"/>
              <w:right w:val="single" w:sz="4" w:space="0" w:color="auto"/>
            </w:tcBorders>
            <w:vAlign w:val="bottom"/>
          </w:tcPr>
          <w:p w14:paraId="42A4606A" w14:textId="77777777" w:rsidR="008E4F23" w:rsidRPr="009663F7" w:rsidRDefault="008E4F23" w:rsidP="002B1EE0">
            <w:pPr>
              <w:keepNext/>
              <w:keepLines/>
              <w:spacing w:after="0"/>
              <w:jc w:val="center"/>
              <w:textAlignment w:val="bottom"/>
              <w:rPr>
                <w:rFonts w:ascii="Arial" w:hAnsi="Arial" w:cs="Arial"/>
                <w:color w:val="000000"/>
                <w:sz w:val="18"/>
                <w:szCs w:val="16"/>
              </w:rPr>
            </w:pPr>
            <w:r w:rsidRPr="00EE7C31">
              <w:rPr>
                <w:rFonts w:ascii="Arial" w:hAnsi="Arial" w:cs="Arial"/>
                <w:color w:val="000000"/>
                <w:sz w:val="18"/>
                <w:szCs w:val="16"/>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139109" w14:textId="77777777" w:rsidR="008E4F23" w:rsidRDefault="008E4F23" w:rsidP="002B1EE0">
            <w:pPr>
              <w:pStyle w:val="TAC"/>
              <w:rPr>
                <w:szCs w:val="18"/>
                <w:lang w:val="en-US" w:eastAsia="zh-CN"/>
              </w:rPr>
            </w:pPr>
            <w:r>
              <w:rPr>
                <w:szCs w:val="18"/>
                <w:lang w:val="en-US" w:eastAsia="zh-CN"/>
              </w:rPr>
              <w:t>0</w:t>
            </w:r>
          </w:p>
        </w:tc>
      </w:tr>
      <w:tr w:rsidR="008E4F23" w14:paraId="130C7852" w14:textId="77777777" w:rsidTr="002B1EE0">
        <w:trPr>
          <w:trHeight w:val="187"/>
        </w:trPr>
        <w:tc>
          <w:tcPr>
            <w:tcW w:w="1983" w:type="dxa"/>
            <w:tcBorders>
              <w:top w:val="nil"/>
              <w:left w:val="single" w:sz="4" w:space="0" w:color="auto"/>
              <w:bottom w:val="nil"/>
              <w:right w:val="single" w:sz="4" w:space="0" w:color="auto"/>
            </w:tcBorders>
            <w:shd w:val="clear" w:color="auto" w:fill="auto"/>
            <w:vAlign w:val="center"/>
          </w:tcPr>
          <w:p w14:paraId="66868E43" w14:textId="77777777" w:rsidR="008E4F23" w:rsidRDefault="008E4F23" w:rsidP="002B1EE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30C82B8" w14:textId="77777777" w:rsidR="008E4F23" w:rsidRDefault="008E4F23" w:rsidP="002B1EE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FFB9A4" w14:textId="77777777" w:rsidR="008E4F23" w:rsidRDefault="008E4F23" w:rsidP="002B1EE0">
            <w:pPr>
              <w:pStyle w:val="TAC"/>
              <w:rPr>
                <w:rFonts w:eastAsia="宋体"/>
                <w:color w:val="000000"/>
                <w:lang w:eastAsia="zh-CN"/>
              </w:rPr>
            </w:pPr>
            <w:r>
              <w:rPr>
                <w:rFonts w:eastAsia="宋体"/>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6A819886" w14:textId="77777777" w:rsidR="008E4F23" w:rsidRPr="009663F7" w:rsidRDefault="008E4F23" w:rsidP="002B1EE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360" w:type="dxa"/>
            <w:tcBorders>
              <w:top w:val="nil"/>
              <w:left w:val="single" w:sz="4" w:space="0" w:color="auto"/>
              <w:bottom w:val="nil"/>
              <w:right w:val="single" w:sz="4" w:space="0" w:color="auto"/>
            </w:tcBorders>
            <w:shd w:val="clear" w:color="auto" w:fill="auto"/>
            <w:vAlign w:val="center"/>
          </w:tcPr>
          <w:p w14:paraId="08C5459E" w14:textId="77777777" w:rsidR="008E4F23" w:rsidRDefault="008E4F23" w:rsidP="002B1EE0">
            <w:pPr>
              <w:pStyle w:val="TAC"/>
              <w:rPr>
                <w:szCs w:val="18"/>
                <w:lang w:val="en-US" w:eastAsia="zh-CN"/>
              </w:rPr>
            </w:pPr>
          </w:p>
        </w:tc>
      </w:tr>
      <w:tr w:rsidR="008E4F23" w14:paraId="26E8B468" w14:textId="77777777" w:rsidTr="002B1E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70A4EC" w14:textId="77777777" w:rsidR="008E4F23" w:rsidRDefault="008E4F23" w:rsidP="002B1EE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73E858" w14:textId="77777777" w:rsidR="008E4F23" w:rsidRDefault="008E4F23" w:rsidP="002B1EE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A56669" w14:textId="77777777" w:rsidR="008E4F23" w:rsidRDefault="008E4F23" w:rsidP="002B1EE0">
            <w:pPr>
              <w:pStyle w:val="TAC"/>
              <w:rPr>
                <w:rFonts w:eastAsia="宋体"/>
                <w:color w:val="000000"/>
                <w:lang w:eastAsia="zh-CN"/>
              </w:rPr>
            </w:pPr>
            <w:r>
              <w:rPr>
                <w:rFonts w:eastAsia="宋体"/>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1556C04F" w14:textId="77777777" w:rsidR="008E4F23" w:rsidRPr="009663F7" w:rsidRDefault="008E4F23" w:rsidP="002B1EE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E</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1C5B56" w14:textId="77777777" w:rsidR="008E4F23" w:rsidRDefault="008E4F23" w:rsidP="002B1EE0">
            <w:pPr>
              <w:pStyle w:val="TAC"/>
              <w:rPr>
                <w:szCs w:val="18"/>
                <w:lang w:val="en-US" w:eastAsia="zh-CN"/>
              </w:rPr>
            </w:pPr>
          </w:p>
        </w:tc>
      </w:tr>
      <w:tr w:rsidR="008E4F23" w14:paraId="3E462D85" w14:textId="77777777" w:rsidTr="002B1E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5DBC2B" w14:textId="77777777" w:rsidR="008E4F23" w:rsidRDefault="008E4F23" w:rsidP="002B1EE0">
            <w:pPr>
              <w:pStyle w:val="TAC"/>
              <w:rPr>
                <w:szCs w:val="18"/>
                <w:lang w:val="en-US" w:eastAsia="zh-CN"/>
              </w:rPr>
            </w:pPr>
            <w:r w:rsidRPr="0046242C">
              <w:rPr>
                <w:szCs w:val="18"/>
                <w:lang w:val="en-US" w:eastAsia="zh-CN"/>
              </w:rPr>
              <w:t>CA_</w:t>
            </w:r>
            <w:r>
              <w:rPr>
                <w:szCs w:val="18"/>
                <w:lang w:val="en-US" w:eastAsia="zh-CN"/>
              </w:rPr>
              <w:t>n7A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0894E9" w14:textId="77777777" w:rsidR="008E4F23" w:rsidRDefault="008E4F23" w:rsidP="002B1EE0">
            <w:pPr>
              <w:pStyle w:val="TAC"/>
              <w:rPr>
                <w:szCs w:val="18"/>
                <w:lang w:val="en-US" w:eastAsia="zh-CN"/>
              </w:rPr>
            </w:pPr>
            <w:r w:rsidRPr="0008015D">
              <w:rPr>
                <w:szCs w:val="18"/>
                <w:lang w:val="en-US" w:eastAsia="zh-CN"/>
              </w:rPr>
              <w:t>CA_</w:t>
            </w:r>
            <w:r>
              <w:rPr>
                <w:szCs w:val="18"/>
                <w:lang w:val="en-US" w:eastAsia="zh-CN"/>
              </w:rPr>
              <w:t>n7A</w:t>
            </w:r>
            <w:r w:rsidRPr="0008015D">
              <w:rPr>
                <w:szCs w:val="18"/>
                <w:lang w:val="en-US" w:eastAsia="zh-CN"/>
              </w:rPr>
              <w:t>-</w:t>
            </w:r>
            <w:r>
              <w:rPr>
                <w:szCs w:val="18"/>
                <w:lang w:val="en-US" w:eastAsia="zh-CN"/>
              </w:rPr>
              <w:t>n78</w:t>
            </w:r>
            <w:r w:rsidRPr="0008015D">
              <w:rPr>
                <w:szCs w:val="18"/>
                <w:lang w:val="en-US" w:eastAsia="zh-CN"/>
              </w:rPr>
              <w:t>A</w:t>
            </w:r>
          </w:p>
          <w:p w14:paraId="17459FF0" w14:textId="77777777" w:rsidR="008E4F23" w:rsidRDefault="008E4F23" w:rsidP="002B1EE0">
            <w:pPr>
              <w:pStyle w:val="TAC"/>
              <w:rPr>
                <w:szCs w:val="18"/>
                <w:lang w:val="en-US" w:eastAsia="zh-CN"/>
              </w:rPr>
            </w:pPr>
            <w:r w:rsidRPr="0008015D">
              <w:rPr>
                <w:szCs w:val="18"/>
                <w:lang w:val="en-US" w:eastAsia="zh-CN"/>
              </w:rPr>
              <w:t>CA_</w:t>
            </w:r>
            <w:r>
              <w:rPr>
                <w:szCs w:val="18"/>
                <w:lang w:val="en-US" w:eastAsia="zh-CN"/>
              </w:rPr>
              <w:t>n7A</w:t>
            </w:r>
            <w:r w:rsidRPr="0008015D">
              <w:rPr>
                <w:szCs w:val="18"/>
                <w:lang w:val="en-US" w:eastAsia="zh-CN"/>
              </w:rPr>
              <w:t>-n102A</w:t>
            </w:r>
          </w:p>
          <w:p w14:paraId="6515863D" w14:textId="77777777" w:rsidR="008E4F23" w:rsidRDefault="008E4F23" w:rsidP="002B1EE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tc>
        <w:tc>
          <w:tcPr>
            <w:tcW w:w="730" w:type="dxa"/>
            <w:tcBorders>
              <w:top w:val="single" w:sz="4" w:space="0" w:color="auto"/>
              <w:left w:val="single" w:sz="4" w:space="0" w:color="auto"/>
              <w:bottom w:val="single" w:sz="4" w:space="0" w:color="auto"/>
              <w:right w:val="single" w:sz="4" w:space="0" w:color="auto"/>
            </w:tcBorders>
            <w:vAlign w:val="center"/>
          </w:tcPr>
          <w:p w14:paraId="05CBBA04" w14:textId="77777777" w:rsidR="008E4F23" w:rsidRDefault="008E4F23" w:rsidP="002B1EE0">
            <w:pPr>
              <w:pStyle w:val="TAC"/>
              <w:rPr>
                <w:rFonts w:eastAsia="宋体"/>
                <w:color w:val="000000"/>
                <w:lang w:eastAsia="zh-CN"/>
              </w:rPr>
            </w:pPr>
            <w:r>
              <w:rPr>
                <w:color w:val="000000"/>
              </w:rPr>
              <w:t>n7</w:t>
            </w:r>
          </w:p>
        </w:tc>
        <w:tc>
          <w:tcPr>
            <w:tcW w:w="4081" w:type="dxa"/>
            <w:tcBorders>
              <w:top w:val="single" w:sz="4" w:space="0" w:color="auto"/>
              <w:left w:val="single" w:sz="4" w:space="0" w:color="auto"/>
              <w:bottom w:val="single" w:sz="4" w:space="0" w:color="auto"/>
              <w:right w:val="single" w:sz="4" w:space="0" w:color="auto"/>
            </w:tcBorders>
            <w:vAlign w:val="bottom"/>
          </w:tcPr>
          <w:p w14:paraId="73ABD57C" w14:textId="77777777" w:rsidR="008E4F23" w:rsidRPr="009663F7" w:rsidRDefault="008E4F23" w:rsidP="002B1EE0">
            <w:pPr>
              <w:keepNext/>
              <w:keepLines/>
              <w:spacing w:after="0"/>
              <w:jc w:val="center"/>
              <w:textAlignment w:val="bottom"/>
              <w:rPr>
                <w:rFonts w:ascii="Arial" w:hAnsi="Arial" w:cs="Arial"/>
                <w:color w:val="000000"/>
                <w:sz w:val="18"/>
                <w:szCs w:val="16"/>
              </w:rPr>
            </w:pPr>
            <w:r w:rsidRPr="00EE7C31">
              <w:rPr>
                <w:rFonts w:ascii="Arial" w:hAnsi="Arial" w:cs="Arial"/>
                <w:color w:val="000000"/>
                <w:sz w:val="18"/>
                <w:szCs w:val="16"/>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29F26E" w14:textId="77777777" w:rsidR="008E4F23" w:rsidRDefault="008E4F23" w:rsidP="002B1EE0">
            <w:pPr>
              <w:pStyle w:val="TAC"/>
              <w:rPr>
                <w:szCs w:val="18"/>
                <w:lang w:val="en-US" w:eastAsia="zh-CN"/>
              </w:rPr>
            </w:pPr>
            <w:r>
              <w:rPr>
                <w:szCs w:val="18"/>
                <w:lang w:val="en-US" w:eastAsia="zh-CN"/>
              </w:rPr>
              <w:t>0</w:t>
            </w:r>
          </w:p>
        </w:tc>
      </w:tr>
      <w:tr w:rsidR="008E4F23" w14:paraId="06428D74" w14:textId="77777777" w:rsidTr="002B1EE0">
        <w:trPr>
          <w:trHeight w:val="187"/>
        </w:trPr>
        <w:tc>
          <w:tcPr>
            <w:tcW w:w="1983" w:type="dxa"/>
            <w:tcBorders>
              <w:top w:val="nil"/>
              <w:left w:val="single" w:sz="4" w:space="0" w:color="auto"/>
              <w:bottom w:val="nil"/>
              <w:right w:val="single" w:sz="4" w:space="0" w:color="auto"/>
            </w:tcBorders>
            <w:shd w:val="clear" w:color="auto" w:fill="auto"/>
            <w:vAlign w:val="center"/>
          </w:tcPr>
          <w:p w14:paraId="254D0CB4" w14:textId="77777777" w:rsidR="008E4F23" w:rsidRDefault="008E4F23" w:rsidP="002B1EE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7ED1083" w14:textId="77777777" w:rsidR="008E4F23" w:rsidRDefault="008E4F23" w:rsidP="002B1EE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9F3120" w14:textId="77777777" w:rsidR="008E4F23" w:rsidRDefault="008E4F23" w:rsidP="002B1EE0">
            <w:pPr>
              <w:pStyle w:val="TAC"/>
              <w:rPr>
                <w:rFonts w:eastAsia="宋体"/>
                <w:color w:val="000000"/>
                <w:lang w:eastAsia="zh-CN"/>
              </w:rPr>
            </w:pPr>
            <w:r w:rsidRPr="0046242C">
              <w:rPr>
                <w:rFonts w:eastAsia="宋体"/>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022C9A08" w14:textId="77777777" w:rsidR="008E4F23" w:rsidRPr="009663F7" w:rsidRDefault="008E4F23" w:rsidP="002B1EE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360" w:type="dxa"/>
            <w:tcBorders>
              <w:top w:val="nil"/>
              <w:left w:val="single" w:sz="4" w:space="0" w:color="auto"/>
              <w:bottom w:val="nil"/>
              <w:right w:val="single" w:sz="4" w:space="0" w:color="auto"/>
            </w:tcBorders>
            <w:shd w:val="clear" w:color="auto" w:fill="auto"/>
            <w:vAlign w:val="center"/>
          </w:tcPr>
          <w:p w14:paraId="041DCCB2" w14:textId="77777777" w:rsidR="008E4F23" w:rsidRDefault="008E4F23" w:rsidP="002B1EE0">
            <w:pPr>
              <w:pStyle w:val="TAC"/>
              <w:rPr>
                <w:szCs w:val="18"/>
                <w:lang w:val="en-US" w:eastAsia="zh-CN"/>
              </w:rPr>
            </w:pPr>
          </w:p>
        </w:tc>
      </w:tr>
      <w:tr w:rsidR="008E4F23" w14:paraId="059AC962" w14:textId="77777777" w:rsidTr="002B1E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395BDF" w14:textId="77777777" w:rsidR="008E4F23" w:rsidRDefault="008E4F23" w:rsidP="002B1EE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864232" w14:textId="77777777" w:rsidR="008E4F23" w:rsidRDefault="008E4F23" w:rsidP="002B1EE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A6565A" w14:textId="77777777" w:rsidR="008E4F23" w:rsidRDefault="008E4F23" w:rsidP="002B1EE0">
            <w:pPr>
              <w:pStyle w:val="TAC"/>
              <w:rPr>
                <w:rFonts w:eastAsia="宋体"/>
                <w:color w:val="000000"/>
                <w:lang w:eastAsia="zh-CN"/>
              </w:rPr>
            </w:pPr>
            <w:r>
              <w:rPr>
                <w:rFonts w:eastAsia="宋体"/>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124B7A8A" w14:textId="77777777" w:rsidR="008E4F23" w:rsidRPr="009663F7" w:rsidRDefault="008E4F23" w:rsidP="002B1EE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A8AA51" w14:textId="77777777" w:rsidR="008E4F23" w:rsidRDefault="008E4F23" w:rsidP="002B1EE0">
            <w:pPr>
              <w:pStyle w:val="TAC"/>
              <w:rPr>
                <w:szCs w:val="18"/>
                <w:lang w:val="en-US" w:eastAsia="zh-CN"/>
              </w:rPr>
            </w:pPr>
          </w:p>
        </w:tc>
      </w:tr>
    </w:tbl>
    <w:p w14:paraId="1E2C7411" w14:textId="77777777" w:rsidR="008E4F23" w:rsidRDefault="008E4F23" w:rsidP="008E4F23">
      <w:pPr>
        <w:pStyle w:val="EditorsNote"/>
        <w:ind w:left="284" w:firstLine="0"/>
      </w:pPr>
    </w:p>
    <w:p w14:paraId="2A6D843F" w14:textId="4BAE6BAD" w:rsidR="008E4F23" w:rsidRPr="006A0293" w:rsidRDefault="008E4F23" w:rsidP="008E4F23">
      <w:pPr>
        <w:pStyle w:val="41"/>
      </w:pPr>
      <w:bookmarkStart w:id="596" w:name="_Toc136288520"/>
      <w:r w:rsidRPr="006A0293">
        <w:lastRenderedPageBreak/>
        <w:t>5.</w:t>
      </w:r>
      <w:r>
        <w:t>56</w:t>
      </w:r>
      <w:r w:rsidRPr="006A0293">
        <w:t>.1.3</w:t>
      </w:r>
      <w:r w:rsidRPr="006A0293">
        <w:tab/>
        <w:t>∆T</w:t>
      </w:r>
      <w:r w:rsidRPr="006A0293">
        <w:rPr>
          <w:vertAlign w:val="subscript"/>
        </w:rPr>
        <w:t>IB,c</w:t>
      </w:r>
      <w:r w:rsidRPr="006A0293">
        <w:t xml:space="preserve"> and ∆R</w:t>
      </w:r>
      <w:r w:rsidRPr="006A0293">
        <w:rPr>
          <w:vertAlign w:val="subscript"/>
        </w:rPr>
        <w:t>IB,c</w:t>
      </w:r>
      <w:r w:rsidRPr="006A0293">
        <w:t xml:space="preserve"> values</w:t>
      </w:r>
      <w:bookmarkEnd w:id="596"/>
    </w:p>
    <w:p w14:paraId="46773715" w14:textId="77777777" w:rsidR="008E4F23" w:rsidRDefault="008E4F23" w:rsidP="008E4F23">
      <w:r>
        <w:t xml:space="preserve">For </w:t>
      </w:r>
      <w:r>
        <w:rPr>
          <w:lang w:val="en-US" w:eastAsia="zh-CN"/>
        </w:rPr>
        <w:t>CA</w:t>
      </w:r>
      <w:r>
        <w:rPr>
          <w:lang w:eastAsia="zh-CN"/>
        </w:rPr>
        <w:t>_</w:t>
      </w:r>
      <w:r>
        <w:rPr>
          <w:lang w:val="en-US" w:eastAsia="zh-CN"/>
        </w:rPr>
        <w:t>n7</w:t>
      </w:r>
      <w:r>
        <w:rPr>
          <w:lang w:eastAsia="ja-JP"/>
        </w:rPr>
        <w:t>-n78</w:t>
      </w:r>
      <w:r>
        <w:rPr>
          <w:lang w:val="en-US" w:eastAsia="zh-CN"/>
        </w:rPr>
        <w:t>-</w:t>
      </w:r>
      <w:r>
        <w:rPr>
          <w:rFonts w:hint="eastAsia"/>
          <w:lang w:val="en-US" w:eastAsia="zh-CN"/>
        </w:rPr>
        <w:t>n</w:t>
      </w:r>
      <w:r>
        <w:rPr>
          <w:lang w:val="en-US" w:eastAsia="zh-CN"/>
        </w:rPr>
        <w:t>102</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taken from fallbacks.</w:t>
      </w:r>
    </w:p>
    <w:p w14:paraId="6689046E" w14:textId="4111A235" w:rsidR="008E4F23" w:rsidRDefault="008E4F23" w:rsidP="008E4F23">
      <w:pPr>
        <w:pStyle w:val="TH"/>
        <w:rPr>
          <w:rFonts w:cs="Arial"/>
        </w:rPr>
      </w:pPr>
      <w:r>
        <w:rPr>
          <w:rFonts w:cs="Arial"/>
        </w:rPr>
        <w:t xml:space="preserve">Table </w:t>
      </w:r>
      <w:r w:rsidRPr="00A20126">
        <w:rPr>
          <w:rFonts w:cs="Arial"/>
        </w:rPr>
        <w:t>5.</w:t>
      </w:r>
      <w:r>
        <w:rPr>
          <w:rFonts w:cs="Arial"/>
        </w:rPr>
        <w:t>56.</w:t>
      </w:r>
      <w:r w:rsidRPr="00A20126">
        <w:rPr>
          <w:rFonts w:cs="Arial"/>
        </w:rPr>
        <w:t>1.</w:t>
      </w:r>
      <w:r>
        <w:rPr>
          <w:rFonts w:cs="Arial"/>
        </w:rPr>
        <w:t>3-1: ΔT</w:t>
      </w:r>
      <w:r w:rsidRPr="00467ADF">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8E4F23" w14:paraId="22158AEA" w14:textId="77777777" w:rsidTr="002B1EE0">
        <w:trPr>
          <w:jc w:val="center"/>
        </w:trPr>
        <w:tc>
          <w:tcPr>
            <w:tcW w:w="2336" w:type="dxa"/>
            <w:vMerge w:val="restart"/>
            <w:tcBorders>
              <w:top w:val="single" w:sz="4" w:space="0" w:color="auto"/>
              <w:left w:val="single" w:sz="4" w:space="0" w:color="auto"/>
              <w:right w:val="single" w:sz="4" w:space="0" w:color="auto"/>
            </w:tcBorders>
          </w:tcPr>
          <w:p w14:paraId="317BEE11" w14:textId="77777777" w:rsidR="008E4F23" w:rsidRDefault="008E4F23" w:rsidP="002B1EE0">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A68D08C" w14:textId="77777777" w:rsidR="008E4F23" w:rsidRDefault="008E4F23" w:rsidP="002B1EE0">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8E4F23" w14:paraId="1B1B3C66" w14:textId="77777777" w:rsidTr="002B1EE0">
        <w:trPr>
          <w:jc w:val="center"/>
        </w:trPr>
        <w:tc>
          <w:tcPr>
            <w:tcW w:w="2336" w:type="dxa"/>
            <w:vMerge/>
            <w:tcBorders>
              <w:left w:val="single" w:sz="4" w:space="0" w:color="auto"/>
              <w:bottom w:val="single" w:sz="4" w:space="0" w:color="auto"/>
              <w:right w:val="single" w:sz="4" w:space="0" w:color="auto"/>
            </w:tcBorders>
          </w:tcPr>
          <w:p w14:paraId="2F7EF6D2" w14:textId="77777777" w:rsidR="008E4F23" w:rsidRDefault="008E4F23" w:rsidP="002B1EE0">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4CF9887" w14:textId="77777777" w:rsidR="008E4F23" w:rsidRDefault="008E4F23" w:rsidP="002B1EE0">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8E4F23" w14:paraId="5C1904B4" w14:textId="77777777" w:rsidTr="002B1EE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EE8E839" w14:textId="77777777" w:rsidR="008E4F23" w:rsidRDefault="008E4F23" w:rsidP="002B1EE0">
            <w:pPr>
              <w:keepNext/>
              <w:keepLines/>
              <w:spacing w:after="0"/>
              <w:jc w:val="center"/>
              <w:rPr>
                <w:rFonts w:ascii="Arial" w:eastAsia="宋体"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n7</w:t>
            </w:r>
            <w:r>
              <w:rPr>
                <w:rFonts w:ascii="Arial" w:eastAsia="等线" w:hAnsi="Arial"/>
                <w:sz w:val="18"/>
                <w:lang w:val="sv-SE" w:eastAsia="ja-JP"/>
              </w:rPr>
              <w:t>-</w:t>
            </w:r>
            <w:r>
              <w:rPr>
                <w:rFonts w:ascii="Arial" w:eastAsia="等线" w:hAnsi="Arial"/>
                <w:sz w:val="18"/>
                <w:lang w:val="en-US" w:eastAsia="zh-CN"/>
              </w:rPr>
              <w:t>n78</w:t>
            </w:r>
            <w:r>
              <w:rPr>
                <w:rFonts w:ascii="Arial" w:eastAsia="等线" w:hAnsi="Arial"/>
                <w:sz w:val="18"/>
                <w:lang w:val="sv-SE" w:eastAsia="zh-CN"/>
              </w:rPr>
              <w:t>-n102</w:t>
            </w:r>
          </w:p>
        </w:tc>
        <w:tc>
          <w:tcPr>
            <w:tcW w:w="1968" w:type="dxa"/>
            <w:tcBorders>
              <w:top w:val="single" w:sz="4" w:space="0" w:color="auto"/>
              <w:left w:val="single" w:sz="4" w:space="0" w:color="auto"/>
              <w:bottom w:val="single" w:sz="4" w:space="0" w:color="auto"/>
              <w:right w:val="single" w:sz="4" w:space="0" w:color="auto"/>
            </w:tcBorders>
            <w:vAlign w:val="center"/>
          </w:tcPr>
          <w:p w14:paraId="4821C460" w14:textId="77777777" w:rsidR="008E4F23" w:rsidRDefault="008E4F23" w:rsidP="002B1EE0">
            <w:pPr>
              <w:keepNext/>
              <w:keepLines/>
              <w:spacing w:after="0"/>
              <w:jc w:val="center"/>
              <w:rPr>
                <w:rFonts w:ascii="Arial" w:eastAsia="宋体" w:hAnsi="Arial"/>
                <w:sz w:val="18"/>
                <w:lang w:val="en-US" w:eastAsia="zh-CN"/>
              </w:rPr>
            </w:pPr>
            <w:r>
              <w:rPr>
                <w:rFonts w:ascii="Arial" w:eastAsia="等线"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2775F7B" w14:textId="77777777" w:rsidR="008E4F23" w:rsidRDefault="008E4F23" w:rsidP="002B1EE0">
            <w:pPr>
              <w:keepNext/>
              <w:keepLines/>
              <w:spacing w:after="0"/>
              <w:jc w:val="center"/>
              <w:rPr>
                <w:rFonts w:ascii="Arial" w:eastAsia="宋体" w:hAnsi="Arial"/>
                <w:sz w:val="18"/>
                <w:lang w:val="en-US" w:eastAsia="zh-CN"/>
              </w:rPr>
            </w:pPr>
            <w:r>
              <w:rPr>
                <w:rFonts w:ascii="Arial" w:eastAsia="等线" w:hAnsi="Arial" w:cs="Arial"/>
                <w:color w:val="000000"/>
                <w:sz w:val="18"/>
                <w:lang w:val="en-US" w:eastAsia="zh-CN"/>
              </w:rPr>
              <w:t>1.5</w:t>
            </w:r>
          </w:p>
        </w:tc>
        <w:tc>
          <w:tcPr>
            <w:tcW w:w="1968" w:type="dxa"/>
            <w:tcBorders>
              <w:top w:val="single" w:sz="4" w:space="0" w:color="auto"/>
              <w:left w:val="single" w:sz="4" w:space="0" w:color="auto"/>
              <w:bottom w:val="single" w:sz="4" w:space="0" w:color="auto"/>
              <w:right w:val="single" w:sz="4" w:space="0" w:color="auto"/>
            </w:tcBorders>
            <w:vAlign w:val="center"/>
          </w:tcPr>
          <w:p w14:paraId="4896CBE6" w14:textId="77777777" w:rsidR="008E4F23" w:rsidRDefault="008E4F23" w:rsidP="002B1EE0">
            <w:pPr>
              <w:keepNext/>
              <w:keepLines/>
              <w:spacing w:after="0"/>
              <w:jc w:val="center"/>
              <w:rPr>
                <w:rFonts w:ascii="Arial" w:eastAsia="宋体" w:hAnsi="Arial"/>
                <w:sz w:val="18"/>
                <w:lang w:val="en-US" w:eastAsia="zh-CN"/>
              </w:rPr>
            </w:pPr>
            <w:r>
              <w:rPr>
                <w:rFonts w:ascii="Arial" w:eastAsia="宋体" w:hAnsi="Arial"/>
                <w:sz w:val="18"/>
                <w:lang w:val="en-US" w:eastAsia="zh-CN"/>
              </w:rPr>
              <w:t>1.5</w:t>
            </w:r>
          </w:p>
        </w:tc>
      </w:tr>
      <w:tr w:rsidR="008E4F23" w14:paraId="743795F0" w14:textId="77777777" w:rsidTr="002B1EE0">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46D6588A" w14:textId="77777777" w:rsidR="008E4F23" w:rsidRPr="00901DE9" w:rsidRDefault="008E4F23" w:rsidP="002B1EE0">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280F763C" w14:textId="77777777" w:rsidR="008E4F23" w:rsidRDefault="008E4F23" w:rsidP="002B1EE0">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13801698" w14:textId="77777777" w:rsidR="008E4F23" w:rsidRPr="00467ADF" w:rsidRDefault="008E4F23" w:rsidP="008E4F23">
      <w:pPr>
        <w:keepNext/>
        <w:keepLines/>
        <w:rPr>
          <w:rFonts w:ascii="Arial" w:hAnsi="Arial" w:cs="Arial"/>
        </w:rPr>
      </w:pPr>
    </w:p>
    <w:p w14:paraId="33EF892E" w14:textId="3B3AC553" w:rsidR="008E4F23" w:rsidRDefault="008E4F23" w:rsidP="008E4F23">
      <w:pPr>
        <w:pStyle w:val="TH"/>
        <w:rPr>
          <w:rFonts w:cs="Arial"/>
        </w:rPr>
      </w:pPr>
      <w:r>
        <w:rPr>
          <w:rFonts w:cs="Arial"/>
        </w:rPr>
        <w:t xml:space="preserve">Table </w:t>
      </w:r>
      <w:r w:rsidRPr="00A20126">
        <w:rPr>
          <w:rFonts w:cs="Arial"/>
        </w:rPr>
        <w:t>5</w:t>
      </w:r>
      <w:r>
        <w:rPr>
          <w:rFonts w:cs="Arial"/>
        </w:rPr>
        <w:t>.56</w:t>
      </w:r>
      <w:r w:rsidRPr="00A20126">
        <w:rPr>
          <w:rFonts w:cs="Arial"/>
        </w:rPr>
        <w:t>.1.</w:t>
      </w:r>
      <w:r>
        <w:rPr>
          <w:rFonts w:cs="Arial"/>
        </w:rPr>
        <w:t>3-2: ΔR</w:t>
      </w:r>
      <w:r w:rsidRPr="00467ADF">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8E4F23" w:rsidRPr="00F92868" w14:paraId="187093B0" w14:textId="77777777" w:rsidTr="002B1EE0">
        <w:trPr>
          <w:trHeight w:val="187"/>
          <w:jc w:val="center"/>
        </w:trPr>
        <w:tc>
          <w:tcPr>
            <w:tcW w:w="1594" w:type="dxa"/>
            <w:vMerge w:val="restart"/>
          </w:tcPr>
          <w:p w14:paraId="076E79E3" w14:textId="77777777" w:rsidR="008E4F23" w:rsidRPr="00F92868" w:rsidRDefault="008E4F23" w:rsidP="002B1EE0">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3446BA94" w14:textId="77777777" w:rsidR="008E4F23" w:rsidRPr="00F92868" w:rsidRDefault="008E4F23" w:rsidP="002B1EE0">
            <w:pPr>
              <w:keepNext/>
              <w:keepLines/>
              <w:spacing w:after="0"/>
              <w:jc w:val="center"/>
              <w:rPr>
                <w:rFonts w:ascii="Arial" w:eastAsia="等线" w:hAnsi="Arial"/>
                <w:b/>
                <w:sz w:val="18"/>
              </w:rPr>
            </w:pPr>
            <w:r w:rsidRPr="00684407">
              <w:rPr>
                <w:rFonts w:ascii="Arial" w:eastAsia="等线" w:hAnsi="Arial"/>
                <w:b/>
                <w:sz w:val="18"/>
              </w:rPr>
              <w:t>ΔR</w:t>
            </w:r>
            <w:r w:rsidRPr="00684407">
              <w:rPr>
                <w:rFonts w:ascii="Arial" w:eastAsia="等线" w:hAnsi="Arial"/>
                <w:b/>
                <w:sz w:val="18"/>
                <w:vertAlign w:val="subscript"/>
              </w:rPr>
              <w:t>IB,c</w:t>
            </w:r>
            <w:r w:rsidRPr="00684407">
              <w:rPr>
                <w:rFonts w:ascii="Arial" w:eastAsia="等线" w:hAnsi="Arial"/>
                <w:b/>
                <w:sz w:val="18"/>
              </w:rPr>
              <w:t xml:space="preserve"> for NR bands (dB)</w:t>
            </w:r>
            <w:r w:rsidRPr="00684407">
              <w:rPr>
                <w:rFonts w:ascii="Arial" w:eastAsia="等线" w:hAnsi="Arial"/>
                <w:b/>
                <w:sz w:val="18"/>
                <w:vertAlign w:val="superscript"/>
              </w:rPr>
              <w:t>9</w:t>
            </w:r>
          </w:p>
        </w:tc>
      </w:tr>
      <w:tr w:rsidR="008E4F23" w:rsidRPr="00F92868" w14:paraId="2295939C" w14:textId="77777777" w:rsidTr="002B1EE0">
        <w:trPr>
          <w:trHeight w:val="187"/>
          <w:jc w:val="center"/>
        </w:trPr>
        <w:tc>
          <w:tcPr>
            <w:tcW w:w="1594" w:type="dxa"/>
            <w:vMerge/>
            <w:tcBorders>
              <w:bottom w:val="single" w:sz="4" w:space="0" w:color="auto"/>
            </w:tcBorders>
          </w:tcPr>
          <w:p w14:paraId="31DE8B33" w14:textId="77777777" w:rsidR="008E4F23" w:rsidRPr="00F92868" w:rsidRDefault="008E4F23" w:rsidP="002B1EE0">
            <w:pPr>
              <w:keepNext/>
              <w:keepLines/>
              <w:spacing w:after="0"/>
              <w:jc w:val="center"/>
              <w:rPr>
                <w:rFonts w:ascii="Arial" w:eastAsia="等线" w:hAnsi="Arial"/>
                <w:b/>
                <w:sz w:val="18"/>
              </w:rPr>
            </w:pPr>
          </w:p>
        </w:tc>
        <w:tc>
          <w:tcPr>
            <w:tcW w:w="5845" w:type="dxa"/>
            <w:gridSpan w:val="3"/>
            <w:vAlign w:val="center"/>
          </w:tcPr>
          <w:p w14:paraId="418EE936" w14:textId="77777777" w:rsidR="008E4F23" w:rsidRPr="00F92868" w:rsidRDefault="008E4F23" w:rsidP="002B1EE0">
            <w:pPr>
              <w:keepNext/>
              <w:keepLines/>
              <w:spacing w:after="0"/>
              <w:jc w:val="center"/>
              <w:rPr>
                <w:rFonts w:ascii="Arial" w:eastAsia="等线" w:hAnsi="Arial"/>
                <w:b/>
                <w:sz w:val="18"/>
              </w:rPr>
            </w:pPr>
            <w:r w:rsidRPr="00684407">
              <w:rPr>
                <w:rFonts w:ascii="Arial" w:eastAsia="等线" w:hAnsi="Arial"/>
                <w:b/>
                <w:sz w:val="18"/>
              </w:rPr>
              <w:t>Component band in order of bands in configuration</w:t>
            </w:r>
            <w:r w:rsidRPr="00684407">
              <w:rPr>
                <w:rFonts w:ascii="Arial" w:eastAsia="等线" w:hAnsi="Arial"/>
                <w:b/>
                <w:sz w:val="18"/>
                <w:vertAlign w:val="superscript"/>
              </w:rPr>
              <w:t>10</w:t>
            </w:r>
          </w:p>
        </w:tc>
      </w:tr>
      <w:tr w:rsidR="008E4F23" w:rsidRPr="00F92868" w14:paraId="75AE3CE0" w14:textId="77777777" w:rsidTr="002B1EE0">
        <w:trPr>
          <w:trHeight w:val="187"/>
          <w:jc w:val="center"/>
        </w:trPr>
        <w:tc>
          <w:tcPr>
            <w:tcW w:w="1594" w:type="dxa"/>
            <w:shd w:val="clear" w:color="auto" w:fill="auto"/>
          </w:tcPr>
          <w:p w14:paraId="5F4C9D17" w14:textId="77777777" w:rsidR="008E4F23" w:rsidRPr="00F92868" w:rsidRDefault="008E4F23" w:rsidP="002B1EE0">
            <w:pPr>
              <w:keepNext/>
              <w:keepLines/>
              <w:spacing w:after="0"/>
              <w:jc w:val="center"/>
              <w:rPr>
                <w:rFonts w:ascii="Arial" w:eastAsia="等线" w:hAnsi="Arial"/>
                <w:sz w:val="18"/>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n7</w:t>
            </w:r>
            <w:r>
              <w:rPr>
                <w:rFonts w:ascii="Arial" w:eastAsia="等线" w:hAnsi="Arial"/>
                <w:sz w:val="18"/>
                <w:lang w:val="sv-SE" w:eastAsia="ja-JP"/>
              </w:rPr>
              <w:t>-</w:t>
            </w:r>
            <w:r>
              <w:rPr>
                <w:rFonts w:ascii="Arial" w:eastAsia="等线" w:hAnsi="Arial"/>
                <w:sz w:val="18"/>
                <w:lang w:val="en-US" w:eastAsia="zh-CN"/>
              </w:rPr>
              <w:t>n78</w:t>
            </w:r>
            <w:r>
              <w:rPr>
                <w:rFonts w:ascii="Arial" w:eastAsia="等线" w:hAnsi="Arial"/>
                <w:sz w:val="18"/>
                <w:lang w:val="sv-SE" w:eastAsia="zh-CN"/>
              </w:rPr>
              <w:t>-n102</w:t>
            </w:r>
          </w:p>
        </w:tc>
        <w:tc>
          <w:tcPr>
            <w:tcW w:w="1948" w:type="dxa"/>
            <w:vAlign w:val="center"/>
          </w:tcPr>
          <w:p w14:paraId="193357E5" w14:textId="77777777" w:rsidR="008E4F23" w:rsidRPr="00F92868" w:rsidRDefault="008E4F23" w:rsidP="002B1EE0">
            <w:pPr>
              <w:keepNext/>
              <w:keepLines/>
              <w:spacing w:after="0"/>
              <w:jc w:val="center"/>
              <w:rPr>
                <w:rFonts w:ascii="Arial" w:eastAsia="等线" w:hAnsi="Arial"/>
                <w:sz w:val="18"/>
                <w:lang w:eastAsia="zh-CN"/>
              </w:rPr>
            </w:pPr>
            <w:r>
              <w:rPr>
                <w:rFonts w:ascii="Arial" w:eastAsia="等线" w:hAnsi="Arial"/>
                <w:color w:val="000000"/>
                <w:sz w:val="18"/>
                <w:lang w:val="en-US" w:eastAsia="zh-CN"/>
              </w:rPr>
              <w:t>-</w:t>
            </w:r>
          </w:p>
        </w:tc>
        <w:tc>
          <w:tcPr>
            <w:tcW w:w="1948" w:type="dxa"/>
            <w:vAlign w:val="center"/>
          </w:tcPr>
          <w:p w14:paraId="61BFAC2E" w14:textId="77777777" w:rsidR="008E4F23" w:rsidRPr="00F92868" w:rsidRDefault="008E4F23" w:rsidP="002B1EE0">
            <w:pPr>
              <w:keepNext/>
              <w:keepLines/>
              <w:spacing w:after="0"/>
              <w:jc w:val="center"/>
              <w:rPr>
                <w:rFonts w:ascii="Arial" w:eastAsia="等线" w:hAnsi="Arial"/>
                <w:sz w:val="18"/>
                <w:lang w:eastAsia="zh-CN"/>
              </w:rPr>
            </w:pPr>
            <w:r>
              <w:rPr>
                <w:rFonts w:ascii="Arial" w:eastAsia="等线" w:hAnsi="Arial"/>
                <w:sz w:val="18"/>
                <w:lang w:eastAsia="zh-CN"/>
              </w:rPr>
              <w:t>0.5</w:t>
            </w:r>
          </w:p>
        </w:tc>
        <w:tc>
          <w:tcPr>
            <w:tcW w:w="1949" w:type="dxa"/>
            <w:vAlign w:val="center"/>
          </w:tcPr>
          <w:p w14:paraId="113D3F33" w14:textId="77777777" w:rsidR="008E4F23" w:rsidRPr="00F92868" w:rsidRDefault="008E4F23" w:rsidP="002B1EE0">
            <w:pPr>
              <w:keepNext/>
              <w:keepLines/>
              <w:spacing w:after="0"/>
              <w:jc w:val="center"/>
              <w:rPr>
                <w:rFonts w:ascii="Arial" w:eastAsia="等线" w:hAnsi="Arial"/>
                <w:sz w:val="18"/>
                <w:lang w:eastAsia="zh-CN"/>
              </w:rPr>
            </w:pPr>
            <w:r>
              <w:rPr>
                <w:rFonts w:ascii="Arial" w:eastAsia="等线" w:hAnsi="Arial"/>
                <w:sz w:val="18"/>
                <w:lang w:eastAsia="zh-CN"/>
              </w:rPr>
              <w:t>0.5</w:t>
            </w:r>
          </w:p>
        </w:tc>
      </w:tr>
      <w:tr w:rsidR="008E4F23" w:rsidRPr="00F92868" w14:paraId="40F6DF8F" w14:textId="77777777" w:rsidTr="002B1EE0">
        <w:trPr>
          <w:trHeight w:val="187"/>
          <w:jc w:val="center"/>
        </w:trPr>
        <w:tc>
          <w:tcPr>
            <w:tcW w:w="7439" w:type="dxa"/>
            <w:gridSpan w:val="4"/>
            <w:tcBorders>
              <w:bottom w:val="single" w:sz="4" w:space="0" w:color="auto"/>
            </w:tcBorders>
            <w:shd w:val="clear" w:color="auto" w:fill="auto"/>
          </w:tcPr>
          <w:p w14:paraId="386243CE" w14:textId="77777777" w:rsidR="008E4F23" w:rsidRPr="00684407" w:rsidRDefault="008E4F23" w:rsidP="002B1EE0">
            <w:pPr>
              <w:keepLines/>
              <w:spacing w:after="0"/>
              <w:ind w:left="870" w:hanging="870"/>
              <w:rPr>
                <w:rFonts w:eastAsia="等线" w:cs="Arial"/>
                <w:lang w:eastAsia="ja-JP"/>
              </w:rPr>
            </w:pPr>
            <w:r w:rsidRPr="00684407">
              <w:rPr>
                <w:rFonts w:ascii="Arial" w:eastAsia="等线" w:hAnsi="Arial" w:cs="Arial"/>
                <w:sz w:val="18"/>
                <w:lang w:eastAsia="ja-JP"/>
              </w:rPr>
              <w:t>NOTE 9:</w:t>
            </w:r>
            <w:r w:rsidRPr="00684407">
              <w:rPr>
                <w:rFonts w:ascii="Arial" w:eastAsia="等线" w:hAnsi="Arial" w:cs="Arial"/>
                <w:sz w:val="18"/>
                <w:lang w:eastAsia="ja-JP"/>
              </w:rPr>
              <w:tab/>
              <w:t xml:space="preserve"> “-” denotes ΔR</w:t>
            </w:r>
            <w:r w:rsidRPr="00684407">
              <w:rPr>
                <w:rFonts w:ascii="Arial" w:eastAsia="等线" w:hAnsi="Arial" w:cs="Arial"/>
                <w:sz w:val="18"/>
                <w:vertAlign w:val="subscript"/>
                <w:lang w:eastAsia="ja-JP"/>
              </w:rPr>
              <w:t>IB,c</w:t>
            </w:r>
            <w:r w:rsidRPr="00684407">
              <w:rPr>
                <w:rFonts w:ascii="Arial" w:eastAsia="等线" w:hAnsi="Arial" w:cs="Arial"/>
                <w:sz w:val="18"/>
                <w:lang w:eastAsia="ja-JP"/>
              </w:rPr>
              <w:t xml:space="preserve"> = 0.</w:t>
            </w:r>
          </w:p>
          <w:p w14:paraId="2CCFF501" w14:textId="77777777" w:rsidR="008E4F23" w:rsidRDefault="008E4F23" w:rsidP="002B1EE0">
            <w:pPr>
              <w:keepLines/>
              <w:spacing w:after="0"/>
              <w:ind w:left="870" w:hanging="870"/>
              <w:rPr>
                <w:rFonts w:ascii="Arial" w:eastAsia="等线" w:hAnsi="Arial"/>
                <w:color w:val="000000"/>
                <w:sz w:val="18"/>
                <w:lang w:val="en-US" w:eastAsia="zh-CN"/>
              </w:rPr>
            </w:pPr>
            <w:r w:rsidRPr="00684407">
              <w:rPr>
                <w:rFonts w:ascii="Arial" w:eastAsia="等线" w:hAnsi="Arial" w:cs="Arial"/>
                <w:sz w:val="18"/>
                <w:lang w:eastAsia="ja-JP"/>
              </w:rPr>
              <w:t>NOTE 10:</w:t>
            </w:r>
            <w:r w:rsidRPr="00684407">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684407">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684407">
              <w:rPr>
                <w:rFonts w:ascii="Arial" w:eastAsia="等线" w:hAnsi="Arial" w:cs="Arial"/>
                <w:sz w:val="18"/>
                <w:lang w:eastAsia="ja-JP"/>
              </w:rPr>
              <w:t>.</w:t>
            </w:r>
          </w:p>
        </w:tc>
      </w:tr>
    </w:tbl>
    <w:p w14:paraId="59EB53A1" w14:textId="42D2F978" w:rsidR="008E4F23" w:rsidRPr="00607CE1" w:rsidRDefault="008E4F23" w:rsidP="008E4F23">
      <w:pPr>
        <w:pStyle w:val="31"/>
        <w:rPr>
          <w:rFonts w:cs="Arial"/>
          <w:color w:val="000000" w:themeColor="text1"/>
          <w:szCs w:val="28"/>
        </w:rPr>
      </w:pPr>
      <w:bookmarkStart w:id="597" w:name="_Toc136288521"/>
      <w:r w:rsidRPr="00607CE1">
        <w:rPr>
          <w:rFonts w:cs="Arial"/>
          <w:color w:val="000000" w:themeColor="text1"/>
          <w:szCs w:val="28"/>
        </w:rPr>
        <w:t>5.</w:t>
      </w:r>
      <w:r>
        <w:rPr>
          <w:rFonts w:cs="Arial"/>
          <w:color w:val="000000" w:themeColor="text1"/>
          <w:szCs w:val="28"/>
        </w:rPr>
        <w:t>56</w:t>
      </w:r>
      <w:r w:rsidRPr="00607CE1">
        <w:rPr>
          <w:rFonts w:cs="Arial"/>
          <w:color w:val="000000" w:themeColor="text1"/>
          <w:szCs w:val="28"/>
        </w:rPr>
        <w:t>.2</w:t>
      </w:r>
      <w:r w:rsidRPr="00607CE1">
        <w:rPr>
          <w:rFonts w:cs="Arial"/>
          <w:color w:val="000000" w:themeColor="text1"/>
          <w:szCs w:val="28"/>
        </w:rPr>
        <w:tab/>
        <w:t>Specific for 2 bands UL CA</w:t>
      </w:r>
      <w:bookmarkEnd w:id="597"/>
    </w:p>
    <w:p w14:paraId="33F429CC" w14:textId="760D4CF9" w:rsidR="008E4F23" w:rsidRPr="006A0293" w:rsidRDefault="008E4F23" w:rsidP="008E4F23">
      <w:pPr>
        <w:pStyle w:val="41"/>
      </w:pPr>
      <w:bookmarkStart w:id="598" w:name="_Toc136288522"/>
      <w:r w:rsidRPr="006A0293">
        <w:t>5.</w:t>
      </w:r>
      <w:r>
        <w:t>56</w:t>
      </w:r>
      <w:r w:rsidRPr="006A0293">
        <w:t>.2.1</w:t>
      </w:r>
      <w:r w:rsidRPr="006A0293">
        <w:tab/>
        <w:t>UE co-existence studies</w:t>
      </w:r>
      <w:bookmarkEnd w:id="598"/>
    </w:p>
    <w:p w14:paraId="38F43693" w14:textId="77777777" w:rsidR="008E4F23" w:rsidRDefault="008E4F23" w:rsidP="006A0293">
      <w:r>
        <w:t>This is a 3-band combination, so uplink harmonic and harmonic mixing analysis is already done in the fallbacks. Only IMD for two uplink configurations is analysed.</w:t>
      </w:r>
    </w:p>
    <w:p w14:paraId="0BDE797A" w14:textId="2D6AE554" w:rsidR="008E4F23" w:rsidRPr="0073594C" w:rsidRDefault="008E4F23" w:rsidP="008E4F23">
      <w:r w:rsidRPr="0073594C">
        <w:t xml:space="preserve">Table </w:t>
      </w:r>
      <w:r>
        <w:rPr>
          <w:rFonts w:hint="eastAsia"/>
          <w:lang w:val="en-US" w:eastAsia="zh-CN"/>
        </w:rPr>
        <w:t>5.</w:t>
      </w:r>
      <w:r>
        <w:rPr>
          <w:lang w:val="en-US" w:eastAsia="zh-CN"/>
        </w:rPr>
        <w:t>56</w:t>
      </w:r>
      <w:r w:rsidRPr="0073594C">
        <w:rPr>
          <w:rFonts w:hint="eastAsia"/>
          <w:lang w:val="en-US" w:eastAsia="zh-CN"/>
        </w:rPr>
        <w:t>.2</w:t>
      </w:r>
      <w:r w:rsidRPr="0073594C">
        <w:rPr>
          <w:lang w:eastAsia="zh-CN"/>
        </w:rPr>
        <w:t>.</w:t>
      </w:r>
      <w:r w:rsidRPr="0073594C">
        <w:rPr>
          <w:rFonts w:hint="eastAsia"/>
          <w:lang w:val="en-US" w:eastAsia="zh-CN"/>
        </w:rPr>
        <w:t>2</w:t>
      </w:r>
      <w:r w:rsidRPr="0073594C">
        <w:t>-1 lists B</w:t>
      </w:r>
      <w:r w:rsidRPr="0073594C">
        <w:rPr>
          <w:rFonts w:hint="eastAsia"/>
          <w:lang w:eastAsia="ja-JP"/>
        </w:rPr>
        <w:t xml:space="preserve">and </w:t>
      </w:r>
      <w:r w:rsidRPr="0073594C">
        <w:rPr>
          <w:lang w:val="en-US" w:eastAsia="zh-CN"/>
        </w:rPr>
        <w:t>n</w:t>
      </w:r>
      <w:r>
        <w:rPr>
          <w:lang w:val="en-US" w:eastAsia="zh-CN"/>
        </w:rPr>
        <w:t>7</w:t>
      </w:r>
      <w:r w:rsidRPr="0073594C">
        <w:rPr>
          <w:rFonts w:hint="eastAsia"/>
          <w:lang w:eastAsia="ja-JP"/>
        </w:rPr>
        <w:t xml:space="preserve"> </w:t>
      </w:r>
      <w:r w:rsidRPr="0073594C">
        <w:t>+ B</w:t>
      </w:r>
      <w:r w:rsidRPr="0073594C">
        <w:rPr>
          <w:rFonts w:hint="eastAsia"/>
          <w:lang w:eastAsia="ja-JP"/>
        </w:rPr>
        <w:t xml:space="preserve">and </w:t>
      </w:r>
      <w:r w:rsidRPr="0073594C">
        <w:rPr>
          <w:lang w:val="en-US" w:eastAsia="zh-CN"/>
        </w:rPr>
        <w:t>n</w:t>
      </w:r>
      <w:r>
        <w:rPr>
          <w:lang w:val="en-US" w:eastAsia="zh-CN"/>
        </w:rPr>
        <w:t>78</w:t>
      </w:r>
      <w:r w:rsidRPr="0073594C">
        <w:rPr>
          <w:lang w:val="en-US" w:eastAsia="zh-CN"/>
        </w:rPr>
        <w:t xml:space="preserve"> 2UL bands CA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 xml:space="preserve">order IMD for the UE coexistence analysis. </w:t>
      </w:r>
    </w:p>
    <w:p w14:paraId="70E6E927" w14:textId="5DDEB447" w:rsidR="008E4F23" w:rsidRPr="0073594C" w:rsidRDefault="008E4F23" w:rsidP="008E4F23">
      <w:r>
        <w:t>Table 5.56</w:t>
      </w:r>
      <w:r w:rsidRPr="0073594C">
        <w:t>.2.2-2 lists B</w:t>
      </w:r>
      <w:r w:rsidRPr="0073594C">
        <w:rPr>
          <w:rFonts w:hint="eastAsia"/>
          <w:lang w:eastAsia="ja-JP"/>
        </w:rPr>
        <w:t xml:space="preserve">and </w:t>
      </w:r>
      <w:r w:rsidRPr="0073594C">
        <w:rPr>
          <w:lang w:val="en-US" w:eastAsia="zh-CN"/>
        </w:rPr>
        <w:t>n</w:t>
      </w:r>
      <w:r>
        <w:rPr>
          <w:lang w:val="en-US" w:eastAsia="zh-CN"/>
        </w:rPr>
        <w:t>7</w:t>
      </w:r>
      <w:r w:rsidRPr="0073594C">
        <w:rPr>
          <w:rFonts w:hint="eastAsia"/>
          <w:lang w:eastAsia="ja-JP"/>
        </w:rPr>
        <w:t xml:space="preserve"> </w:t>
      </w:r>
      <w:r w:rsidRPr="0073594C">
        <w:t>+ B</w:t>
      </w:r>
      <w:r w:rsidRPr="0073594C">
        <w:rPr>
          <w:rFonts w:hint="eastAsia"/>
          <w:lang w:eastAsia="ja-JP"/>
        </w:rPr>
        <w:t xml:space="preserve">and </w:t>
      </w:r>
      <w:r w:rsidRPr="0073594C">
        <w:rPr>
          <w:lang w:val="en-US" w:eastAsia="zh-CN"/>
        </w:rPr>
        <w:t>n</w:t>
      </w:r>
      <w:r>
        <w:rPr>
          <w:lang w:val="en-US" w:eastAsia="zh-CN"/>
        </w:rPr>
        <w:t>102</w:t>
      </w:r>
      <w:r w:rsidRPr="0073594C">
        <w:rPr>
          <w:lang w:val="en-US" w:eastAsia="zh-CN"/>
        </w:rPr>
        <w:t xml:space="preserve"> 2UL bands CA </w:t>
      </w:r>
      <w:r w:rsidRPr="0073594C">
        <w:t xml:space="preserve">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 xml:space="preserve">order IMD for the UE coexistence analysis. </w:t>
      </w:r>
    </w:p>
    <w:p w14:paraId="658B60F8" w14:textId="304461B2" w:rsidR="008E4F23" w:rsidRPr="0073594C" w:rsidRDefault="008E4F23" w:rsidP="008E4F23">
      <w:r>
        <w:t>Table 5.56</w:t>
      </w:r>
      <w:r w:rsidRPr="0073594C">
        <w:t>.2.2-3 lists B</w:t>
      </w:r>
      <w:r w:rsidRPr="0073594C">
        <w:rPr>
          <w:rFonts w:hint="eastAsia"/>
          <w:lang w:eastAsia="ja-JP"/>
        </w:rPr>
        <w:t xml:space="preserve">and </w:t>
      </w:r>
      <w:r w:rsidRPr="0073594C">
        <w:rPr>
          <w:lang w:val="en-US" w:eastAsia="zh-CN"/>
        </w:rPr>
        <w:t>n</w:t>
      </w:r>
      <w:r>
        <w:rPr>
          <w:lang w:val="en-US" w:eastAsia="zh-CN"/>
        </w:rPr>
        <w:t xml:space="preserve">78 </w:t>
      </w:r>
      <w:r w:rsidRPr="0073594C">
        <w:t>+ B</w:t>
      </w:r>
      <w:r w:rsidRPr="0073594C">
        <w:rPr>
          <w:rFonts w:hint="eastAsia"/>
          <w:lang w:eastAsia="ja-JP"/>
        </w:rPr>
        <w:t xml:space="preserve">and </w:t>
      </w:r>
      <w:r w:rsidRPr="0073594C">
        <w:rPr>
          <w:lang w:val="en-US" w:eastAsia="zh-CN"/>
        </w:rPr>
        <w:t>n</w:t>
      </w:r>
      <w:r>
        <w:rPr>
          <w:lang w:val="en-US" w:eastAsia="zh-CN"/>
        </w:rPr>
        <w:t>102</w:t>
      </w:r>
      <w:r w:rsidRPr="0073594C">
        <w:rPr>
          <w:lang w:val="en-US" w:eastAsia="zh-CN"/>
        </w:rPr>
        <w:t xml:space="preserve"> 2UL bands CA </w:t>
      </w:r>
      <w:r w:rsidRPr="0073594C">
        <w:t xml:space="preserve">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 xml:space="preserve">order IMD for the UE coexistence analysis. </w:t>
      </w:r>
    </w:p>
    <w:p w14:paraId="2F140833" w14:textId="0FE38A3B" w:rsidR="008E4F23" w:rsidRDefault="008E4F23" w:rsidP="008E4F23">
      <w:pPr>
        <w:keepNext/>
        <w:keepLines/>
        <w:spacing w:before="60"/>
        <w:jc w:val="center"/>
        <w:rPr>
          <w:rFonts w:ascii="Arial" w:hAnsi="Arial" w:cs="Arial"/>
          <w:b/>
          <w:lang w:eastAsia="zh-CN"/>
        </w:rPr>
      </w:pPr>
      <w:r>
        <w:rPr>
          <w:rFonts w:ascii="Arial" w:hAnsi="Arial" w:cs="Arial"/>
          <w:b/>
          <w:lang w:eastAsia="zh-CN"/>
        </w:rPr>
        <w:t xml:space="preserve">Table 5.56.2.1-1: </w:t>
      </w:r>
      <w:r w:rsidRPr="0073594C">
        <w:rPr>
          <w:rFonts w:ascii="Arial" w:hAnsi="Arial" w:cs="Arial"/>
          <w:b/>
          <w:bCs/>
          <w:lang w:val="en-US"/>
        </w:rPr>
        <w:t xml:space="preserve">Band </w:t>
      </w:r>
      <w:r w:rsidRPr="0073594C">
        <w:rPr>
          <w:rFonts w:ascii="Arial" w:hAnsi="Arial" w:cs="Arial"/>
          <w:b/>
          <w:bCs/>
          <w:lang w:val="en-US" w:eastAsia="zh-CN"/>
        </w:rPr>
        <w:t>n</w:t>
      </w:r>
      <w:r>
        <w:rPr>
          <w:rFonts w:ascii="Arial" w:hAnsi="Arial" w:cs="Arial"/>
          <w:b/>
          <w:bCs/>
          <w:lang w:val="en-US" w:eastAsia="zh-CN"/>
        </w:rPr>
        <w:t>7</w:t>
      </w:r>
      <w:r w:rsidRPr="0073594C">
        <w:rPr>
          <w:rFonts w:ascii="Arial" w:hAnsi="Arial" w:cs="Arial"/>
          <w:b/>
          <w:bCs/>
          <w:lang w:val="en-US"/>
        </w:rPr>
        <w:t xml:space="preserve"> and Band </w:t>
      </w:r>
      <w:r w:rsidRPr="0073594C">
        <w:rPr>
          <w:rFonts w:ascii="Arial" w:hAnsi="Arial" w:cs="Arial"/>
          <w:b/>
          <w:bCs/>
          <w:lang w:val="en-US" w:eastAsia="zh-CN"/>
        </w:rPr>
        <w:t>n</w:t>
      </w:r>
      <w:r>
        <w:rPr>
          <w:rFonts w:ascii="Arial" w:hAnsi="Arial" w:cs="Arial"/>
          <w:b/>
          <w:bCs/>
          <w:lang w:val="en-US" w:eastAsia="zh-CN"/>
        </w:rPr>
        <w:t>78</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IMD products</w:t>
      </w:r>
    </w:p>
    <w:tbl>
      <w:tblPr>
        <w:tblW w:w="103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825"/>
        <w:gridCol w:w="1843"/>
        <w:gridCol w:w="1985"/>
        <w:gridCol w:w="1842"/>
        <w:gridCol w:w="1843"/>
      </w:tblGrid>
      <w:tr w:rsidR="008E4F23" w:rsidRPr="00DB7239" w14:paraId="005CC57F" w14:textId="77777777" w:rsidTr="002B1EE0">
        <w:trPr>
          <w:trHeight w:val="270"/>
        </w:trPr>
        <w:tc>
          <w:tcPr>
            <w:tcW w:w="2825" w:type="dxa"/>
            <w:shd w:val="clear" w:color="auto" w:fill="auto"/>
            <w:vAlign w:val="center"/>
            <w:hideMark/>
          </w:tcPr>
          <w:p w14:paraId="2E8B5AE7" w14:textId="77777777" w:rsidR="008E4F23" w:rsidRPr="00DB7239" w:rsidRDefault="008E4F23" w:rsidP="002B1EE0">
            <w:pPr>
              <w:spacing w:after="0"/>
              <w:jc w:val="center"/>
              <w:rPr>
                <w:rFonts w:ascii="Arial" w:hAnsi="Arial" w:cs="Arial"/>
                <w:b/>
                <w:bCs/>
                <w:color w:val="000000"/>
                <w:sz w:val="18"/>
                <w:szCs w:val="18"/>
              </w:rPr>
            </w:pPr>
            <w:r w:rsidRPr="00DB7239">
              <w:rPr>
                <w:rFonts w:ascii="Arial" w:hAnsi="Arial" w:cs="Arial"/>
                <w:b/>
                <w:bCs/>
                <w:color w:val="000000"/>
                <w:sz w:val="18"/>
                <w:szCs w:val="18"/>
              </w:rPr>
              <w:t>UE UL carriers</w:t>
            </w:r>
          </w:p>
        </w:tc>
        <w:tc>
          <w:tcPr>
            <w:tcW w:w="1843" w:type="dxa"/>
            <w:shd w:val="clear" w:color="auto" w:fill="auto"/>
            <w:vAlign w:val="center"/>
            <w:hideMark/>
          </w:tcPr>
          <w:p w14:paraId="332B299C" w14:textId="77777777" w:rsidR="008E4F23" w:rsidRPr="00DB7239" w:rsidRDefault="008E4F23" w:rsidP="002B1EE0">
            <w:pPr>
              <w:spacing w:after="0"/>
              <w:jc w:val="center"/>
              <w:rPr>
                <w:rFonts w:ascii="Arial" w:hAnsi="Arial" w:cs="Arial"/>
                <w:b/>
                <w:bCs/>
                <w:color w:val="000000"/>
                <w:sz w:val="18"/>
                <w:szCs w:val="18"/>
              </w:rPr>
            </w:pPr>
            <w:r w:rsidRPr="00DB7239">
              <w:rPr>
                <w:rFonts w:ascii="Arial" w:hAnsi="Arial" w:cs="Arial"/>
                <w:b/>
                <w:bCs/>
                <w:color w:val="000000"/>
                <w:sz w:val="18"/>
                <w:szCs w:val="18"/>
              </w:rPr>
              <w:t>fx_low</w:t>
            </w:r>
          </w:p>
        </w:tc>
        <w:tc>
          <w:tcPr>
            <w:tcW w:w="1985" w:type="dxa"/>
            <w:shd w:val="clear" w:color="auto" w:fill="auto"/>
            <w:vAlign w:val="center"/>
            <w:hideMark/>
          </w:tcPr>
          <w:p w14:paraId="19E80969" w14:textId="77777777" w:rsidR="008E4F23" w:rsidRPr="00DB7239" w:rsidRDefault="008E4F23" w:rsidP="002B1EE0">
            <w:pPr>
              <w:spacing w:after="0"/>
              <w:jc w:val="center"/>
              <w:rPr>
                <w:rFonts w:ascii="Arial" w:hAnsi="Arial" w:cs="Arial"/>
                <w:b/>
                <w:bCs/>
                <w:color w:val="000000"/>
                <w:sz w:val="18"/>
                <w:szCs w:val="18"/>
              </w:rPr>
            </w:pPr>
            <w:r w:rsidRPr="00DB7239">
              <w:rPr>
                <w:rFonts w:ascii="Arial" w:hAnsi="Arial" w:cs="Arial"/>
                <w:b/>
                <w:bCs/>
                <w:color w:val="000000"/>
                <w:sz w:val="18"/>
                <w:szCs w:val="18"/>
              </w:rPr>
              <w:t>fx_high</w:t>
            </w:r>
          </w:p>
        </w:tc>
        <w:tc>
          <w:tcPr>
            <w:tcW w:w="1842" w:type="dxa"/>
            <w:shd w:val="clear" w:color="auto" w:fill="auto"/>
            <w:vAlign w:val="center"/>
            <w:hideMark/>
          </w:tcPr>
          <w:p w14:paraId="75BDBC69" w14:textId="77777777" w:rsidR="008E4F23" w:rsidRPr="00DB7239" w:rsidRDefault="008E4F23" w:rsidP="002B1EE0">
            <w:pPr>
              <w:spacing w:after="0"/>
              <w:jc w:val="center"/>
              <w:rPr>
                <w:rFonts w:ascii="Arial" w:hAnsi="Arial" w:cs="Arial"/>
                <w:b/>
                <w:bCs/>
                <w:color w:val="000000"/>
                <w:sz w:val="18"/>
                <w:szCs w:val="18"/>
              </w:rPr>
            </w:pPr>
            <w:r w:rsidRPr="00DB7239">
              <w:rPr>
                <w:rFonts w:ascii="Arial" w:hAnsi="Arial" w:cs="Arial"/>
                <w:b/>
                <w:bCs/>
                <w:color w:val="000000"/>
                <w:sz w:val="18"/>
                <w:szCs w:val="18"/>
              </w:rPr>
              <w:t>fy_low</w:t>
            </w:r>
          </w:p>
        </w:tc>
        <w:tc>
          <w:tcPr>
            <w:tcW w:w="1843" w:type="dxa"/>
            <w:shd w:val="clear" w:color="auto" w:fill="auto"/>
            <w:vAlign w:val="center"/>
            <w:hideMark/>
          </w:tcPr>
          <w:p w14:paraId="0AF1FBFD" w14:textId="77777777" w:rsidR="008E4F23" w:rsidRPr="00DB7239" w:rsidRDefault="008E4F23" w:rsidP="002B1EE0">
            <w:pPr>
              <w:spacing w:after="0"/>
              <w:jc w:val="center"/>
              <w:rPr>
                <w:rFonts w:ascii="Arial" w:hAnsi="Arial" w:cs="Arial"/>
                <w:b/>
                <w:bCs/>
                <w:color w:val="000000"/>
                <w:sz w:val="18"/>
                <w:szCs w:val="18"/>
              </w:rPr>
            </w:pPr>
            <w:r w:rsidRPr="00DB7239">
              <w:rPr>
                <w:rFonts w:ascii="Arial" w:hAnsi="Arial" w:cs="Arial"/>
                <w:b/>
                <w:bCs/>
                <w:color w:val="000000"/>
                <w:sz w:val="18"/>
                <w:szCs w:val="18"/>
              </w:rPr>
              <w:t>fy_high</w:t>
            </w:r>
          </w:p>
        </w:tc>
      </w:tr>
      <w:tr w:rsidR="008E4F23" w:rsidRPr="00DB7239" w14:paraId="223B025C" w14:textId="77777777" w:rsidTr="002B1EE0">
        <w:trPr>
          <w:trHeight w:val="270"/>
        </w:trPr>
        <w:tc>
          <w:tcPr>
            <w:tcW w:w="2825" w:type="dxa"/>
            <w:shd w:val="clear" w:color="000000" w:fill="F2F2F2"/>
            <w:vAlign w:val="center"/>
            <w:hideMark/>
          </w:tcPr>
          <w:p w14:paraId="02114F8A"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UL Frequency [MHz]</w:t>
            </w:r>
          </w:p>
        </w:tc>
        <w:tc>
          <w:tcPr>
            <w:tcW w:w="1843" w:type="dxa"/>
            <w:shd w:val="clear" w:color="000000" w:fill="F2F2F2"/>
            <w:vAlign w:val="center"/>
            <w:hideMark/>
          </w:tcPr>
          <w:p w14:paraId="6D250FAA"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2500</w:t>
            </w:r>
          </w:p>
        </w:tc>
        <w:tc>
          <w:tcPr>
            <w:tcW w:w="1985" w:type="dxa"/>
            <w:shd w:val="clear" w:color="000000" w:fill="F2F2F2"/>
            <w:vAlign w:val="center"/>
            <w:hideMark/>
          </w:tcPr>
          <w:p w14:paraId="41D6CD41"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2570</w:t>
            </w:r>
          </w:p>
        </w:tc>
        <w:tc>
          <w:tcPr>
            <w:tcW w:w="1842" w:type="dxa"/>
            <w:shd w:val="clear" w:color="000000" w:fill="F2F2F2"/>
            <w:vAlign w:val="center"/>
            <w:hideMark/>
          </w:tcPr>
          <w:p w14:paraId="688D0ECD"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3300</w:t>
            </w:r>
          </w:p>
        </w:tc>
        <w:tc>
          <w:tcPr>
            <w:tcW w:w="1843" w:type="dxa"/>
            <w:shd w:val="clear" w:color="000000" w:fill="F2F2F2"/>
            <w:vAlign w:val="center"/>
            <w:hideMark/>
          </w:tcPr>
          <w:p w14:paraId="067DC6A9"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3800</w:t>
            </w:r>
          </w:p>
        </w:tc>
      </w:tr>
      <w:tr w:rsidR="008E4F23" w:rsidRPr="00DB7239" w14:paraId="60FC3DD3" w14:textId="77777777" w:rsidTr="002B1EE0">
        <w:trPr>
          <w:trHeight w:val="270"/>
        </w:trPr>
        <w:tc>
          <w:tcPr>
            <w:tcW w:w="2825" w:type="dxa"/>
            <w:shd w:val="clear" w:color="000000" w:fill="F2F2F2"/>
            <w:vAlign w:val="center"/>
            <w:hideMark/>
          </w:tcPr>
          <w:p w14:paraId="4CD64968"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DL Frequency [MHz]</w:t>
            </w:r>
          </w:p>
        </w:tc>
        <w:tc>
          <w:tcPr>
            <w:tcW w:w="1843" w:type="dxa"/>
            <w:shd w:val="clear" w:color="000000" w:fill="F2F2F2"/>
            <w:vAlign w:val="center"/>
            <w:hideMark/>
          </w:tcPr>
          <w:p w14:paraId="53CAE748"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2620</w:t>
            </w:r>
          </w:p>
        </w:tc>
        <w:tc>
          <w:tcPr>
            <w:tcW w:w="1985" w:type="dxa"/>
            <w:shd w:val="clear" w:color="000000" w:fill="F2F2F2"/>
            <w:vAlign w:val="center"/>
            <w:hideMark/>
          </w:tcPr>
          <w:p w14:paraId="2A17A075"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2690</w:t>
            </w:r>
          </w:p>
        </w:tc>
        <w:tc>
          <w:tcPr>
            <w:tcW w:w="1842" w:type="dxa"/>
            <w:shd w:val="clear" w:color="000000" w:fill="F2F2F2"/>
            <w:vAlign w:val="center"/>
            <w:hideMark/>
          </w:tcPr>
          <w:p w14:paraId="6773602C"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3300</w:t>
            </w:r>
          </w:p>
        </w:tc>
        <w:tc>
          <w:tcPr>
            <w:tcW w:w="1843" w:type="dxa"/>
            <w:shd w:val="clear" w:color="000000" w:fill="F2F2F2"/>
            <w:vAlign w:val="center"/>
            <w:hideMark/>
          </w:tcPr>
          <w:p w14:paraId="503D769D"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3800</w:t>
            </w:r>
          </w:p>
        </w:tc>
      </w:tr>
      <w:tr w:rsidR="008E4F23" w:rsidRPr="00DB7239" w14:paraId="63585D9C" w14:textId="77777777" w:rsidTr="002B1EE0">
        <w:trPr>
          <w:trHeight w:val="270"/>
        </w:trPr>
        <w:tc>
          <w:tcPr>
            <w:tcW w:w="2825" w:type="dxa"/>
            <w:shd w:val="clear" w:color="auto" w:fill="auto"/>
            <w:vAlign w:val="center"/>
            <w:hideMark/>
          </w:tcPr>
          <w:p w14:paraId="47DCAADB"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2nd order IMD products</w:t>
            </w:r>
          </w:p>
        </w:tc>
        <w:tc>
          <w:tcPr>
            <w:tcW w:w="1843" w:type="dxa"/>
            <w:shd w:val="clear" w:color="auto" w:fill="auto"/>
            <w:vAlign w:val="center"/>
            <w:hideMark/>
          </w:tcPr>
          <w:p w14:paraId="77938047"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|fy_low – fx_high|</w:t>
            </w:r>
          </w:p>
        </w:tc>
        <w:tc>
          <w:tcPr>
            <w:tcW w:w="1985" w:type="dxa"/>
            <w:shd w:val="clear" w:color="auto" w:fill="auto"/>
            <w:vAlign w:val="center"/>
            <w:hideMark/>
          </w:tcPr>
          <w:p w14:paraId="70AD1322"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|fy_high – fx_low|</w:t>
            </w:r>
          </w:p>
        </w:tc>
        <w:tc>
          <w:tcPr>
            <w:tcW w:w="1842" w:type="dxa"/>
            <w:shd w:val="clear" w:color="auto" w:fill="auto"/>
            <w:vAlign w:val="center"/>
            <w:hideMark/>
          </w:tcPr>
          <w:p w14:paraId="3AC3FC8F"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|fy_low + fx_low|</w:t>
            </w:r>
          </w:p>
        </w:tc>
        <w:tc>
          <w:tcPr>
            <w:tcW w:w="1843" w:type="dxa"/>
            <w:shd w:val="clear" w:color="auto" w:fill="auto"/>
            <w:vAlign w:val="center"/>
            <w:hideMark/>
          </w:tcPr>
          <w:p w14:paraId="0BBCC182"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|fy_high + fx_high|</w:t>
            </w:r>
          </w:p>
        </w:tc>
      </w:tr>
      <w:tr w:rsidR="008E4F23" w:rsidRPr="00DB7239" w14:paraId="381E7BA1" w14:textId="77777777" w:rsidTr="002B1EE0">
        <w:trPr>
          <w:trHeight w:val="270"/>
        </w:trPr>
        <w:tc>
          <w:tcPr>
            <w:tcW w:w="2825" w:type="dxa"/>
            <w:shd w:val="clear" w:color="auto" w:fill="auto"/>
            <w:vAlign w:val="center"/>
            <w:hideMark/>
          </w:tcPr>
          <w:p w14:paraId="500C0B27"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7914BD11"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730</w:t>
            </w:r>
          </w:p>
        </w:tc>
        <w:tc>
          <w:tcPr>
            <w:tcW w:w="1985" w:type="dxa"/>
            <w:shd w:val="clear" w:color="auto" w:fill="auto"/>
            <w:vAlign w:val="center"/>
            <w:hideMark/>
          </w:tcPr>
          <w:p w14:paraId="2BA63694"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1300</w:t>
            </w:r>
          </w:p>
        </w:tc>
        <w:tc>
          <w:tcPr>
            <w:tcW w:w="1842" w:type="dxa"/>
            <w:shd w:val="clear" w:color="auto" w:fill="auto"/>
            <w:vAlign w:val="center"/>
            <w:hideMark/>
          </w:tcPr>
          <w:p w14:paraId="228899EB" w14:textId="77777777" w:rsidR="008E4F23" w:rsidRPr="00E471F9" w:rsidRDefault="008E4F23" w:rsidP="002B1EE0">
            <w:pPr>
              <w:spacing w:after="0"/>
              <w:jc w:val="center"/>
              <w:rPr>
                <w:rFonts w:ascii="Arial" w:hAnsi="Arial" w:cs="Arial"/>
                <w:color w:val="000000"/>
                <w:sz w:val="16"/>
                <w:szCs w:val="16"/>
                <w:highlight w:val="yellow"/>
              </w:rPr>
            </w:pPr>
            <w:r w:rsidRPr="00E471F9">
              <w:rPr>
                <w:rFonts w:ascii="Arial" w:hAnsi="Arial" w:cs="Arial"/>
                <w:color w:val="000000"/>
                <w:sz w:val="16"/>
                <w:szCs w:val="16"/>
                <w:highlight w:val="yellow"/>
              </w:rPr>
              <w:t>5800</w:t>
            </w:r>
          </w:p>
        </w:tc>
        <w:tc>
          <w:tcPr>
            <w:tcW w:w="1843" w:type="dxa"/>
            <w:shd w:val="clear" w:color="auto" w:fill="auto"/>
            <w:vAlign w:val="center"/>
            <w:hideMark/>
          </w:tcPr>
          <w:p w14:paraId="6D859127" w14:textId="77777777" w:rsidR="008E4F23" w:rsidRPr="00E471F9" w:rsidRDefault="008E4F23" w:rsidP="002B1EE0">
            <w:pPr>
              <w:spacing w:after="0"/>
              <w:jc w:val="center"/>
              <w:rPr>
                <w:rFonts w:ascii="Arial" w:hAnsi="Arial" w:cs="Arial"/>
                <w:color w:val="000000"/>
                <w:sz w:val="16"/>
                <w:szCs w:val="16"/>
                <w:highlight w:val="yellow"/>
              </w:rPr>
            </w:pPr>
            <w:r w:rsidRPr="00E471F9">
              <w:rPr>
                <w:rFonts w:ascii="Arial" w:hAnsi="Arial" w:cs="Arial"/>
                <w:color w:val="000000"/>
                <w:sz w:val="16"/>
                <w:szCs w:val="16"/>
                <w:highlight w:val="yellow"/>
              </w:rPr>
              <w:t>6370</w:t>
            </w:r>
          </w:p>
        </w:tc>
      </w:tr>
      <w:tr w:rsidR="008E4F23" w:rsidRPr="00DB7239" w14:paraId="3962ED5A" w14:textId="77777777" w:rsidTr="002B1EE0">
        <w:trPr>
          <w:trHeight w:val="270"/>
        </w:trPr>
        <w:tc>
          <w:tcPr>
            <w:tcW w:w="2825" w:type="dxa"/>
            <w:shd w:val="clear" w:color="000000" w:fill="F2F2F2"/>
            <w:vAlign w:val="center"/>
            <w:hideMark/>
          </w:tcPr>
          <w:p w14:paraId="0479B013"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3rd order IMD products</w:t>
            </w:r>
          </w:p>
        </w:tc>
        <w:tc>
          <w:tcPr>
            <w:tcW w:w="1843" w:type="dxa"/>
            <w:shd w:val="clear" w:color="000000" w:fill="F2F2F2"/>
            <w:vAlign w:val="center"/>
            <w:hideMark/>
          </w:tcPr>
          <w:p w14:paraId="4B64818C"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|2*fx_low – fy_high|</w:t>
            </w:r>
          </w:p>
        </w:tc>
        <w:tc>
          <w:tcPr>
            <w:tcW w:w="1985" w:type="dxa"/>
            <w:shd w:val="clear" w:color="000000" w:fill="F2F2F2"/>
            <w:vAlign w:val="center"/>
            <w:hideMark/>
          </w:tcPr>
          <w:p w14:paraId="69CABDFC"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|2*fx_high – fy_low|</w:t>
            </w:r>
          </w:p>
        </w:tc>
        <w:tc>
          <w:tcPr>
            <w:tcW w:w="1842" w:type="dxa"/>
            <w:shd w:val="clear" w:color="000000" w:fill="F2F2F2"/>
            <w:vAlign w:val="center"/>
            <w:hideMark/>
          </w:tcPr>
          <w:p w14:paraId="21E75C7E"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|2*fy_low – fx_high|</w:t>
            </w:r>
          </w:p>
        </w:tc>
        <w:tc>
          <w:tcPr>
            <w:tcW w:w="1843" w:type="dxa"/>
            <w:shd w:val="clear" w:color="000000" w:fill="F2F2F2"/>
            <w:vAlign w:val="center"/>
            <w:hideMark/>
          </w:tcPr>
          <w:p w14:paraId="43D40F7C"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|2*fy_high – fx_low|</w:t>
            </w:r>
          </w:p>
        </w:tc>
      </w:tr>
      <w:tr w:rsidR="008E4F23" w:rsidRPr="00DB7239" w14:paraId="6C596D6E" w14:textId="77777777" w:rsidTr="002B1EE0">
        <w:trPr>
          <w:trHeight w:val="270"/>
        </w:trPr>
        <w:tc>
          <w:tcPr>
            <w:tcW w:w="2825" w:type="dxa"/>
            <w:shd w:val="clear" w:color="000000" w:fill="F2F2F2"/>
            <w:vAlign w:val="center"/>
            <w:hideMark/>
          </w:tcPr>
          <w:p w14:paraId="23385F5A"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44AEC860"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1200</w:t>
            </w:r>
          </w:p>
        </w:tc>
        <w:tc>
          <w:tcPr>
            <w:tcW w:w="1985" w:type="dxa"/>
            <w:shd w:val="clear" w:color="000000" w:fill="F2F2F2"/>
            <w:vAlign w:val="center"/>
            <w:hideMark/>
          </w:tcPr>
          <w:p w14:paraId="0049EC10"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1840</w:t>
            </w:r>
          </w:p>
        </w:tc>
        <w:tc>
          <w:tcPr>
            <w:tcW w:w="1842" w:type="dxa"/>
            <w:shd w:val="clear" w:color="000000" w:fill="F2F2F2"/>
            <w:vAlign w:val="center"/>
            <w:hideMark/>
          </w:tcPr>
          <w:p w14:paraId="2EF1C57B"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4030</w:t>
            </w:r>
          </w:p>
        </w:tc>
        <w:tc>
          <w:tcPr>
            <w:tcW w:w="1843" w:type="dxa"/>
            <w:shd w:val="clear" w:color="000000" w:fill="F2F2F2"/>
            <w:vAlign w:val="center"/>
            <w:hideMark/>
          </w:tcPr>
          <w:p w14:paraId="0C31C4D9"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5100</w:t>
            </w:r>
          </w:p>
        </w:tc>
      </w:tr>
      <w:tr w:rsidR="008E4F23" w:rsidRPr="00DB7239" w14:paraId="5E74C597" w14:textId="77777777" w:rsidTr="002B1EE0">
        <w:trPr>
          <w:trHeight w:val="270"/>
        </w:trPr>
        <w:tc>
          <w:tcPr>
            <w:tcW w:w="2825" w:type="dxa"/>
            <w:shd w:val="clear" w:color="000000" w:fill="F2F2F2"/>
            <w:vAlign w:val="center"/>
            <w:hideMark/>
          </w:tcPr>
          <w:p w14:paraId="3DC8026E"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3rd order IMD products</w:t>
            </w:r>
          </w:p>
        </w:tc>
        <w:tc>
          <w:tcPr>
            <w:tcW w:w="1843" w:type="dxa"/>
            <w:shd w:val="clear" w:color="000000" w:fill="F2F2F2"/>
            <w:vAlign w:val="center"/>
            <w:hideMark/>
          </w:tcPr>
          <w:p w14:paraId="3D121E56"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|2*fx_low + fy_low|</w:t>
            </w:r>
          </w:p>
        </w:tc>
        <w:tc>
          <w:tcPr>
            <w:tcW w:w="1985" w:type="dxa"/>
            <w:shd w:val="clear" w:color="000000" w:fill="F2F2F2"/>
            <w:vAlign w:val="center"/>
            <w:hideMark/>
          </w:tcPr>
          <w:p w14:paraId="7B22A40D"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|2*fx_high + fy_high|</w:t>
            </w:r>
          </w:p>
        </w:tc>
        <w:tc>
          <w:tcPr>
            <w:tcW w:w="1842" w:type="dxa"/>
            <w:shd w:val="clear" w:color="000000" w:fill="F2F2F2"/>
            <w:vAlign w:val="center"/>
            <w:hideMark/>
          </w:tcPr>
          <w:p w14:paraId="7AFC8C9E"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|2*fy_low + fx_low|</w:t>
            </w:r>
          </w:p>
        </w:tc>
        <w:tc>
          <w:tcPr>
            <w:tcW w:w="1843" w:type="dxa"/>
            <w:shd w:val="clear" w:color="000000" w:fill="F2F2F2"/>
            <w:vAlign w:val="center"/>
            <w:hideMark/>
          </w:tcPr>
          <w:p w14:paraId="45AB7A04"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|2*fy_high + fx_high|</w:t>
            </w:r>
          </w:p>
        </w:tc>
      </w:tr>
      <w:tr w:rsidR="008E4F23" w:rsidRPr="00DB7239" w14:paraId="75D13D2F" w14:textId="77777777" w:rsidTr="002B1EE0">
        <w:trPr>
          <w:trHeight w:val="270"/>
        </w:trPr>
        <w:tc>
          <w:tcPr>
            <w:tcW w:w="2825" w:type="dxa"/>
            <w:shd w:val="clear" w:color="000000" w:fill="F2F2F2"/>
            <w:vAlign w:val="center"/>
            <w:hideMark/>
          </w:tcPr>
          <w:p w14:paraId="40CD1F67"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183A7B53"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8300</w:t>
            </w:r>
          </w:p>
        </w:tc>
        <w:tc>
          <w:tcPr>
            <w:tcW w:w="1985" w:type="dxa"/>
            <w:shd w:val="clear" w:color="000000" w:fill="F2F2F2"/>
            <w:vAlign w:val="center"/>
            <w:hideMark/>
          </w:tcPr>
          <w:p w14:paraId="1699EEE1"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8940</w:t>
            </w:r>
          </w:p>
        </w:tc>
        <w:tc>
          <w:tcPr>
            <w:tcW w:w="1842" w:type="dxa"/>
            <w:shd w:val="clear" w:color="000000" w:fill="F2F2F2"/>
            <w:vAlign w:val="center"/>
            <w:hideMark/>
          </w:tcPr>
          <w:p w14:paraId="2A6DEB68"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9100</w:t>
            </w:r>
          </w:p>
        </w:tc>
        <w:tc>
          <w:tcPr>
            <w:tcW w:w="1843" w:type="dxa"/>
            <w:shd w:val="clear" w:color="000000" w:fill="F2F2F2"/>
            <w:vAlign w:val="center"/>
            <w:hideMark/>
          </w:tcPr>
          <w:p w14:paraId="55ECBB10"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10170</w:t>
            </w:r>
          </w:p>
        </w:tc>
      </w:tr>
      <w:tr w:rsidR="008E4F23" w:rsidRPr="00DB7239" w14:paraId="3CF134B9" w14:textId="77777777" w:rsidTr="002B1EE0">
        <w:trPr>
          <w:trHeight w:val="270"/>
        </w:trPr>
        <w:tc>
          <w:tcPr>
            <w:tcW w:w="2825" w:type="dxa"/>
            <w:shd w:val="clear" w:color="auto" w:fill="auto"/>
            <w:vAlign w:val="center"/>
            <w:hideMark/>
          </w:tcPr>
          <w:p w14:paraId="7725353F"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6978B7C8"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|3*fx_low –1* fy_high|</w:t>
            </w:r>
          </w:p>
        </w:tc>
        <w:tc>
          <w:tcPr>
            <w:tcW w:w="1985" w:type="dxa"/>
            <w:shd w:val="clear" w:color="auto" w:fill="auto"/>
            <w:vAlign w:val="center"/>
            <w:hideMark/>
          </w:tcPr>
          <w:p w14:paraId="572F6446"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|3*fx_high – 1*fy_low|</w:t>
            </w:r>
          </w:p>
        </w:tc>
        <w:tc>
          <w:tcPr>
            <w:tcW w:w="1842" w:type="dxa"/>
            <w:shd w:val="clear" w:color="auto" w:fill="auto"/>
            <w:vAlign w:val="center"/>
            <w:hideMark/>
          </w:tcPr>
          <w:p w14:paraId="5026AB7E"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|3*fy_low – 1*fx_high|</w:t>
            </w:r>
          </w:p>
        </w:tc>
        <w:tc>
          <w:tcPr>
            <w:tcW w:w="1843" w:type="dxa"/>
            <w:shd w:val="clear" w:color="auto" w:fill="auto"/>
            <w:vAlign w:val="center"/>
            <w:hideMark/>
          </w:tcPr>
          <w:p w14:paraId="768DE759"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|3*fy_high – 1*fx_low|</w:t>
            </w:r>
          </w:p>
        </w:tc>
      </w:tr>
      <w:tr w:rsidR="008E4F23" w:rsidRPr="00DB7239" w14:paraId="25F26437" w14:textId="77777777" w:rsidTr="002B1EE0">
        <w:trPr>
          <w:trHeight w:val="270"/>
        </w:trPr>
        <w:tc>
          <w:tcPr>
            <w:tcW w:w="2825" w:type="dxa"/>
            <w:shd w:val="clear" w:color="auto" w:fill="auto"/>
            <w:vAlign w:val="center"/>
            <w:hideMark/>
          </w:tcPr>
          <w:p w14:paraId="0C806C8F"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35D16B23"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3700</w:t>
            </w:r>
          </w:p>
        </w:tc>
        <w:tc>
          <w:tcPr>
            <w:tcW w:w="1985" w:type="dxa"/>
            <w:shd w:val="clear" w:color="auto" w:fill="auto"/>
            <w:vAlign w:val="center"/>
            <w:hideMark/>
          </w:tcPr>
          <w:p w14:paraId="3E07F89A"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4410</w:t>
            </w:r>
          </w:p>
        </w:tc>
        <w:tc>
          <w:tcPr>
            <w:tcW w:w="1842" w:type="dxa"/>
            <w:shd w:val="clear" w:color="auto" w:fill="auto"/>
            <w:vAlign w:val="center"/>
            <w:hideMark/>
          </w:tcPr>
          <w:p w14:paraId="52D91272"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7330</w:t>
            </w:r>
          </w:p>
        </w:tc>
        <w:tc>
          <w:tcPr>
            <w:tcW w:w="1843" w:type="dxa"/>
            <w:shd w:val="clear" w:color="auto" w:fill="auto"/>
            <w:vAlign w:val="center"/>
            <w:hideMark/>
          </w:tcPr>
          <w:p w14:paraId="6CA58BD5"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8900</w:t>
            </w:r>
          </w:p>
        </w:tc>
      </w:tr>
      <w:tr w:rsidR="008E4F23" w:rsidRPr="00DB7239" w14:paraId="256A397B" w14:textId="77777777" w:rsidTr="002B1EE0">
        <w:trPr>
          <w:trHeight w:val="270"/>
        </w:trPr>
        <w:tc>
          <w:tcPr>
            <w:tcW w:w="2825" w:type="dxa"/>
            <w:shd w:val="clear" w:color="auto" w:fill="auto"/>
            <w:vAlign w:val="center"/>
            <w:hideMark/>
          </w:tcPr>
          <w:p w14:paraId="5EFB52F1"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6AA9D3E5"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|2*fx_low –2* fy_high|</w:t>
            </w:r>
          </w:p>
        </w:tc>
        <w:tc>
          <w:tcPr>
            <w:tcW w:w="1985" w:type="dxa"/>
            <w:shd w:val="clear" w:color="auto" w:fill="auto"/>
            <w:vAlign w:val="center"/>
            <w:hideMark/>
          </w:tcPr>
          <w:p w14:paraId="1032EB0F"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|2*fx_high –2* fy_low|</w:t>
            </w:r>
          </w:p>
        </w:tc>
        <w:tc>
          <w:tcPr>
            <w:tcW w:w="1842" w:type="dxa"/>
            <w:shd w:val="clear" w:color="auto" w:fill="auto"/>
            <w:vAlign w:val="center"/>
            <w:hideMark/>
          </w:tcPr>
          <w:p w14:paraId="0C706363"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|2*fx_low +2* fy_low|</w:t>
            </w:r>
          </w:p>
        </w:tc>
        <w:tc>
          <w:tcPr>
            <w:tcW w:w="1843" w:type="dxa"/>
            <w:shd w:val="clear" w:color="auto" w:fill="auto"/>
            <w:vAlign w:val="center"/>
            <w:hideMark/>
          </w:tcPr>
          <w:p w14:paraId="4EA184A3"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|2*fx_high +2* fy_high|</w:t>
            </w:r>
          </w:p>
        </w:tc>
      </w:tr>
      <w:tr w:rsidR="008E4F23" w:rsidRPr="00DB7239" w14:paraId="4F06D342" w14:textId="77777777" w:rsidTr="002B1EE0">
        <w:trPr>
          <w:trHeight w:val="270"/>
        </w:trPr>
        <w:tc>
          <w:tcPr>
            <w:tcW w:w="2825" w:type="dxa"/>
            <w:shd w:val="clear" w:color="auto" w:fill="auto"/>
            <w:vAlign w:val="center"/>
            <w:hideMark/>
          </w:tcPr>
          <w:p w14:paraId="772BFC78"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6D819129"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2600</w:t>
            </w:r>
          </w:p>
        </w:tc>
        <w:tc>
          <w:tcPr>
            <w:tcW w:w="1985" w:type="dxa"/>
            <w:shd w:val="clear" w:color="auto" w:fill="auto"/>
            <w:vAlign w:val="center"/>
            <w:hideMark/>
          </w:tcPr>
          <w:p w14:paraId="1EAABE9E"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1460</w:t>
            </w:r>
          </w:p>
        </w:tc>
        <w:tc>
          <w:tcPr>
            <w:tcW w:w="1842" w:type="dxa"/>
            <w:shd w:val="clear" w:color="auto" w:fill="auto"/>
            <w:vAlign w:val="center"/>
            <w:hideMark/>
          </w:tcPr>
          <w:p w14:paraId="175F7C75"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11600</w:t>
            </w:r>
          </w:p>
        </w:tc>
        <w:tc>
          <w:tcPr>
            <w:tcW w:w="1843" w:type="dxa"/>
            <w:shd w:val="clear" w:color="auto" w:fill="auto"/>
            <w:vAlign w:val="center"/>
            <w:hideMark/>
          </w:tcPr>
          <w:p w14:paraId="45364BCD"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12740</w:t>
            </w:r>
          </w:p>
        </w:tc>
      </w:tr>
      <w:tr w:rsidR="008E4F23" w:rsidRPr="00DB7239" w14:paraId="6C39FD12" w14:textId="77777777" w:rsidTr="002B1EE0">
        <w:trPr>
          <w:trHeight w:val="270"/>
        </w:trPr>
        <w:tc>
          <w:tcPr>
            <w:tcW w:w="2825" w:type="dxa"/>
            <w:shd w:val="clear" w:color="auto" w:fill="auto"/>
            <w:vAlign w:val="center"/>
            <w:hideMark/>
          </w:tcPr>
          <w:p w14:paraId="53E3785F"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588DB5D8"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|3*fx_low +1* fy_low|</w:t>
            </w:r>
          </w:p>
        </w:tc>
        <w:tc>
          <w:tcPr>
            <w:tcW w:w="1985" w:type="dxa"/>
            <w:shd w:val="clear" w:color="auto" w:fill="auto"/>
            <w:vAlign w:val="center"/>
            <w:hideMark/>
          </w:tcPr>
          <w:p w14:paraId="4F85F76F"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|3*fx_high + 1*fy_high|</w:t>
            </w:r>
          </w:p>
        </w:tc>
        <w:tc>
          <w:tcPr>
            <w:tcW w:w="1842" w:type="dxa"/>
            <w:shd w:val="clear" w:color="auto" w:fill="auto"/>
            <w:vAlign w:val="center"/>
            <w:hideMark/>
          </w:tcPr>
          <w:p w14:paraId="6172409A"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|3*fy_low + 1*fx_low|</w:t>
            </w:r>
          </w:p>
        </w:tc>
        <w:tc>
          <w:tcPr>
            <w:tcW w:w="1843" w:type="dxa"/>
            <w:shd w:val="clear" w:color="auto" w:fill="auto"/>
            <w:vAlign w:val="center"/>
            <w:hideMark/>
          </w:tcPr>
          <w:p w14:paraId="772547A2"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|3*fy_high + 1*fx_high|</w:t>
            </w:r>
          </w:p>
        </w:tc>
      </w:tr>
      <w:tr w:rsidR="008E4F23" w:rsidRPr="00DB7239" w14:paraId="25C51AA4" w14:textId="77777777" w:rsidTr="002B1EE0">
        <w:trPr>
          <w:trHeight w:val="270"/>
        </w:trPr>
        <w:tc>
          <w:tcPr>
            <w:tcW w:w="2825" w:type="dxa"/>
            <w:shd w:val="clear" w:color="auto" w:fill="auto"/>
            <w:vAlign w:val="center"/>
            <w:hideMark/>
          </w:tcPr>
          <w:p w14:paraId="07AE990C"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FFFFF"/>
            <w:vAlign w:val="center"/>
            <w:hideMark/>
          </w:tcPr>
          <w:p w14:paraId="50321E6D"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10800</w:t>
            </w:r>
          </w:p>
        </w:tc>
        <w:tc>
          <w:tcPr>
            <w:tcW w:w="1985" w:type="dxa"/>
            <w:shd w:val="clear" w:color="000000" w:fill="FFFFFF"/>
            <w:vAlign w:val="center"/>
            <w:hideMark/>
          </w:tcPr>
          <w:p w14:paraId="2DC616DD"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11510</w:t>
            </w:r>
          </w:p>
        </w:tc>
        <w:tc>
          <w:tcPr>
            <w:tcW w:w="1842" w:type="dxa"/>
            <w:shd w:val="clear" w:color="000000" w:fill="FFFFFF"/>
            <w:vAlign w:val="center"/>
            <w:hideMark/>
          </w:tcPr>
          <w:p w14:paraId="2367D8E7"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12400</w:t>
            </w:r>
          </w:p>
        </w:tc>
        <w:tc>
          <w:tcPr>
            <w:tcW w:w="1843" w:type="dxa"/>
            <w:shd w:val="clear" w:color="000000" w:fill="FFFFFF"/>
            <w:vAlign w:val="center"/>
            <w:hideMark/>
          </w:tcPr>
          <w:p w14:paraId="61F8EDBB"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13970</w:t>
            </w:r>
          </w:p>
        </w:tc>
      </w:tr>
      <w:tr w:rsidR="008E4F23" w:rsidRPr="00DB7239" w14:paraId="3DB1798C" w14:textId="77777777" w:rsidTr="002B1EE0">
        <w:trPr>
          <w:trHeight w:val="270"/>
        </w:trPr>
        <w:tc>
          <w:tcPr>
            <w:tcW w:w="2825" w:type="dxa"/>
            <w:shd w:val="clear" w:color="000000" w:fill="F2F2F2"/>
            <w:vAlign w:val="center"/>
            <w:hideMark/>
          </w:tcPr>
          <w:p w14:paraId="159BDB26"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173304EB"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|fx_low – 4*fy_high|</w:t>
            </w:r>
          </w:p>
        </w:tc>
        <w:tc>
          <w:tcPr>
            <w:tcW w:w="1985" w:type="dxa"/>
            <w:shd w:val="clear" w:color="000000" w:fill="F2F2F2"/>
            <w:vAlign w:val="center"/>
            <w:hideMark/>
          </w:tcPr>
          <w:p w14:paraId="1B50631F"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|fx_high – 4*fy_low|</w:t>
            </w:r>
          </w:p>
        </w:tc>
        <w:tc>
          <w:tcPr>
            <w:tcW w:w="1842" w:type="dxa"/>
            <w:shd w:val="clear" w:color="000000" w:fill="F2F2F2"/>
            <w:vAlign w:val="center"/>
            <w:hideMark/>
          </w:tcPr>
          <w:p w14:paraId="75F75521"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|fy_low – 4*fx_high|</w:t>
            </w:r>
          </w:p>
        </w:tc>
        <w:tc>
          <w:tcPr>
            <w:tcW w:w="1843" w:type="dxa"/>
            <w:shd w:val="clear" w:color="000000" w:fill="F2F2F2"/>
            <w:vAlign w:val="center"/>
            <w:hideMark/>
          </w:tcPr>
          <w:p w14:paraId="2C89CE06"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|fy_high – 4*fx_low|</w:t>
            </w:r>
          </w:p>
        </w:tc>
      </w:tr>
      <w:tr w:rsidR="008E4F23" w:rsidRPr="00DB7239" w14:paraId="35DA840B" w14:textId="77777777" w:rsidTr="002B1EE0">
        <w:trPr>
          <w:trHeight w:val="270"/>
        </w:trPr>
        <w:tc>
          <w:tcPr>
            <w:tcW w:w="2825" w:type="dxa"/>
            <w:shd w:val="clear" w:color="000000" w:fill="F2F2F2"/>
            <w:vAlign w:val="center"/>
            <w:hideMark/>
          </w:tcPr>
          <w:p w14:paraId="5C90C0A1"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383AD959"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12700</w:t>
            </w:r>
          </w:p>
        </w:tc>
        <w:tc>
          <w:tcPr>
            <w:tcW w:w="1985" w:type="dxa"/>
            <w:shd w:val="clear" w:color="000000" w:fill="F2F2F2"/>
            <w:vAlign w:val="center"/>
            <w:hideMark/>
          </w:tcPr>
          <w:p w14:paraId="44B104A6"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10630</w:t>
            </w:r>
          </w:p>
        </w:tc>
        <w:tc>
          <w:tcPr>
            <w:tcW w:w="1842" w:type="dxa"/>
            <w:shd w:val="clear" w:color="000000" w:fill="F2F2F2"/>
            <w:vAlign w:val="center"/>
            <w:hideMark/>
          </w:tcPr>
          <w:p w14:paraId="560C1B8F" w14:textId="77777777" w:rsidR="008E4F23" w:rsidRPr="00E471F9" w:rsidRDefault="008E4F23" w:rsidP="002B1EE0">
            <w:pPr>
              <w:spacing w:after="0"/>
              <w:jc w:val="center"/>
              <w:rPr>
                <w:rFonts w:ascii="Arial" w:hAnsi="Arial" w:cs="Arial"/>
                <w:color w:val="000000"/>
                <w:sz w:val="16"/>
                <w:szCs w:val="16"/>
                <w:highlight w:val="yellow"/>
              </w:rPr>
            </w:pPr>
            <w:r w:rsidRPr="00E471F9">
              <w:rPr>
                <w:rFonts w:ascii="Arial" w:hAnsi="Arial" w:cs="Arial"/>
                <w:color w:val="000000"/>
                <w:sz w:val="16"/>
                <w:szCs w:val="16"/>
                <w:highlight w:val="yellow"/>
              </w:rPr>
              <w:t>6980</w:t>
            </w:r>
          </w:p>
        </w:tc>
        <w:tc>
          <w:tcPr>
            <w:tcW w:w="1843" w:type="dxa"/>
            <w:shd w:val="clear" w:color="000000" w:fill="F2F2F2"/>
            <w:vAlign w:val="center"/>
            <w:hideMark/>
          </w:tcPr>
          <w:p w14:paraId="298A3330" w14:textId="77777777" w:rsidR="008E4F23" w:rsidRPr="00E471F9" w:rsidRDefault="008E4F23" w:rsidP="002B1EE0">
            <w:pPr>
              <w:spacing w:after="0"/>
              <w:jc w:val="center"/>
              <w:rPr>
                <w:rFonts w:ascii="Arial" w:hAnsi="Arial" w:cs="Arial"/>
                <w:color w:val="000000"/>
                <w:sz w:val="16"/>
                <w:szCs w:val="16"/>
                <w:highlight w:val="yellow"/>
              </w:rPr>
            </w:pPr>
            <w:r w:rsidRPr="00E471F9">
              <w:rPr>
                <w:rFonts w:ascii="Arial" w:hAnsi="Arial" w:cs="Arial"/>
                <w:color w:val="000000"/>
                <w:sz w:val="16"/>
                <w:szCs w:val="16"/>
                <w:highlight w:val="yellow"/>
              </w:rPr>
              <w:t>6200</w:t>
            </w:r>
          </w:p>
        </w:tc>
      </w:tr>
      <w:tr w:rsidR="008E4F23" w:rsidRPr="00DB7239" w14:paraId="3E8163D5" w14:textId="77777777" w:rsidTr="002B1EE0">
        <w:trPr>
          <w:trHeight w:val="270"/>
        </w:trPr>
        <w:tc>
          <w:tcPr>
            <w:tcW w:w="2825" w:type="dxa"/>
            <w:shd w:val="clear" w:color="000000" w:fill="F2F2F2"/>
            <w:vAlign w:val="center"/>
            <w:hideMark/>
          </w:tcPr>
          <w:p w14:paraId="1B08580A"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2A263A65"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|2*fx_low - 3*fy_high|</w:t>
            </w:r>
          </w:p>
        </w:tc>
        <w:tc>
          <w:tcPr>
            <w:tcW w:w="1985" w:type="dxa"/>
            <w:shd w:val="clear" w:color="000000" w:fill="F2F2F2"/>
            <w:vAlign w:val="center"/>
            <w:hideMark/>
          </w:tcPr>
          <w:p w14:paraId="179B0877"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|2*fx_high - 3*fy_low|</w:t>
            </w:r>
          </w:p>
        </w:tc>
        <w:tc>
          <w:tcPr>
            <w:tcW w:w="1842" w:type="dxa"/>
            <w:shd w:val="clear" w:color="000000" w:fill="F2F2F2"/>
            <w:vAlign w:val="center"/>
            <w:hideMark/>
          </w:tcPr>
          <w:p w14:paraId="31A0738E"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|2*fy_low - 3*fx_high|</w:t>
            </w:r>
          </w:p>
        </w:tc>
        <w:tc>
          <w:tcPr>
            <w:tcW w:w="1843" w:type="dxa"/>
            <w:shd w:val="clear" w:color="000000" w:fill="F2F2F2"/>
            <w:vAlign w:val="center"/>
            <w:hideMark/>
          </w:tcPr>
          <w:p w14:paraId="737DDC82"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|2*fy_high -3*fx_low|</w:t>
            </w:r>
          </w:p>
        </w:tc>
      </w:tr>
      <w:tr w:rsidR="008E4F23" w:rsidRPr="00DB7239" w14:paraId="0327BD8F" w14:textId="77777777" w:rsidTr="002B1EE0">
        <w:trPr>
          <w:trHeight w:val="270"/>
        </w:trPr>
        <w:tc>
          <w:tcPr>
            <w:tcW w:w="2825" w:type="dxa"/>
            <w:shd w:val="clear" w:color="000000" w:fill="F2F2F2"/>
            <w:vAlign w:val="center"/>
            <w:hideMark/>
          </w:tcPr>
          <w:p w14:paraId="04DFBEEB"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16ABFD5D" w14:textId="77777777" w:rsidR="008E4F23" w:rsidRPr="00E471F9" w:rsidRDefault="008E4F23" w:rsidP="002B1EE0">
            <w:pPr>
              <w:spacing w:after="0"/>
              <w:jc w:val="center"/>
              <w:rPr>
                <w:rFonts w:ascii="Arial" w:hAnsi="Arial" w:cs="Arial"/>
                <w:color w:val="000000"/>
                <w:sz w:val="16"/>
                <w:szCs w:val="16"/>
                <w:highlight w:val="yellow"/>
              </w:rPr>
            </w:pPr>
            <w:r w:rsidRPr="00E471F9">
              <w:rPr>
                <w:rFonts w:ascii="Arial" w:hAnsi="Arial" w:cs="Arial"/>
                <w:color w:val="000000"/>
                <w:sz w:val="16"/>
                <w:szCs w:val="16"/>
                <w:highlight w:val="yellow"/>
              </w:rPr>
              <w:t>6400</w:t>
            </w:r>
          </w:p>
        </w:tc>
        <w:tc>
          <w:tcPr>
            <w:tcW w:w="1985" w:type="dxa"/>
            <w:shd w:val="clear" w:color="000000" w:fill="F2F2F2"/>
            <w:vAlign w:val="center"/>
            <w:hideMark/>
          </w:tcPr>
          <w:p w14:paraId="5F2390E8" w14:textId="77777777" w:rsidR="008E4F23" w:rsidRPr="00E471F9" w:rsidRDefault="008E4F23" w:rsidP="002B1EE0">
            <w:pPr>
              <w:spacing w:after="0"/>
              <w:jc w:val="center"/>
              <w:rPr>
                <w:rFonts w:ascii="Arial" w:hAnsi="Arial" w:cs="Arial"/>
                <w:color w:val="000000"/>
                <w:sz w:val="16"/>
                <w:szCs w:val="16"/>
                <w:highlight w:val="yellow"/>
              </w:rPr>
            </w:pPr>
            <w:r w:rsidRPr="00E471F9">
              <w:rPr>
                <w:rFonts w:ascii="Arial" w:hAnsi="Arial" w:cs="Arial"/>
                <w:color w:val="000000"/>
                <w:sz w:val="16"/>
                <w:szCs w:val="16"/>
                <w:highlight w:val="yellow"/>
              </w:rPr>
              <w:t>4760</w:t>
            </w:r>
          </w:p>
        </w:tc>
        <w:tc>
          <w:tcPr>
            <w:tcW w:w="1842" w:type="dxa"/>
            <w:shd w:val="clear" w:color="000000" w:fill="F2F2F2"/>
            <w:vAlign w:val="center"/>
            <w:hideMark/>
          </w:tcPr>
          <w:p w14:paraId="727AEFFE"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1110</w:t>
            </w:r>
          </w:p>
        </w:tc>
        <w:tc>
          <w:tcPr>
            <w:tcW w:w="1843" w:type="dxa"/>
            <w:shd w:val="clear" w:color="000000" w:fill="F2F2F2"/>
            <w:vAlign w:val="center"/>
            <w:hideMark/>
          </w:tcPr>
          <w:p w14:paraId="7155C9B3"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100</w:t>
            </w:r>
          </w:p>
        </w:tc>
      </w:tr>
      <w:tr w:rsidR="008E4F23" w:rsidRPr="00DB7239" w14:paraId="491D502D" w14:textId="77777777" w:rsidTr="002B1EE0">
        <w:trPr>
          <w:trHeight w:val="270"/>
        </w:trPr>
        <w:tc>
          <w:tcPr>
            <w:tcW w:w="2825" w:type="dxa"/>
            <w:shd w:val="clear" w:color="000000" w:fill="F2F2F2"/>
            <w:vAlign w:val="center"/>
            <w:hideMark/>
          </w:tcPr>
          <w:p w14:paraId="269FCF39"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5BDD80FE"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|fx_low + 4*fy_low|</w:t>
            </w:r>
          </w:p>
        </w:tc>
        <w:tc>
          <w:tcPr>
            <w:tcW w:w="1985" w:type="dxa"/>
            <w:shd w:val="clear" w:color="000000" w:fill="F2F2F2"/>
            <w:vAlign w:val="center"/>
            <w:hideMark/>
          </w:tcPr>
          <w:p w14:paraId="5BAA8576"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|fx_high + 4*fy_high|</w:t>
            </w:r>
          </w:p>
        </w:tc>
        <w:tc>
          <w:tcPr>
            <w:tcW w:w="1842" w:type="dxa"/>
            <w:shd w:val="clear" w:color="000000" w:fill="F2F2F2"/>
            <w:vAlign w:val="center"/>
            <w:hideMark/>
          </w:tcPr>
          <w:p w14:paraId="37CEDD01"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|fy_low + 4*fx_low|</w:t>
            </w:r>
          </w:p>
        </w:tc>
        <w:tc>
          <w:tcPr>
            <w:tcW w:w="1843" w:type="dxa"/>
            <w:shd w:val="clear" w:color="000000" w:fill="F2F2F2"/>
            <w:vAlign w:val="center"/>
            <w:hideMark/>
          </w:tcPr>
          <w:p w14:paraId="160140BD"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|fy_high + 4*fx_high|</w:t>
            </w:r>
          </w:p>
        </w:tc>
      </w:tr>
      <w:tr w:rsidR="008E4F23" w:rsidRPr="00DB7239" w14:paraId="59B6E65C" w14:textId="77777777" w:rsidTr="002B1EE0">
        <w:trPr>
          <w:trHeight w:val="270"/>
        </w:trPr>
        <w:tc>
          <w:tcPr>
            <w:tcW w:w="2825" w:type="dxa"/>
            <w:shd w:val="clear" w:color="000000" w:fill="F2F2F2"/>
            <w:vAlign w:val="center"/>
            <w:hideMark/>
          </w:tcPr>
          <w:p w14:paraId="0499AD10"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1690E2B5"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15700</w:t>
            </w:r>
          </w:p>
        </w:tc>
        <w:tc>
          <w:tcPr>
            <w:tcW w:w="1985" w:type="dxa"/>
            <w:shd w:val="clear" w:color="000000" w:fill="F2F2F2"/>
            <w:vAlign w:val="center"/>
            <w:hideMark/>
          </w:tcPr>
          <w:p w14:paraId="4F55ED74"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17770</w:t>
            </w:r>
          </w:p>
        </w:tc>
        <w:tc>
          <w:tcPr>
            <w:tcW w:w="1842" w:type="dxa"/>
            <w:shd w:val="clear" w:color="000000" w:fill="F2F2F2"/>
            <w:vAlign w:val="center"/>
            <w:hideMark/>
          </w:tcPr>
          <w:p w14:paraId="2E8361B8"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13300</w:t>
            </w:r>
          </w:p>
        </w:tc>
        <w:tc>
          <w:tcPr>
            <w:tcW w:w="1843" w:type="dxa"/>
            <w:shd w:val="clear" w:color="000000" w:fill="F2F2F2"/>
            <w:vAlign w:val="center"/>
            <w:hideMark/>
          </w:tcPr>
          <w:p w14:paraId="01489CE0"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14080</w:t>
            </w:r>
          </w:p>
        </w:tc>
      </w:tr>
      <w:tr w:rsidR="008E4F23" w:rsidRPr="00DB7239" w14:paraId="00B49922" w14:textId="77777777" w:rsidTr="002B1EE0">
        <w:trPr>
          <w:trHeight w:val="270"/>
        </w:trPr>
        <w:tc>
          <w:tcPr>
            <w:tcW w:w="2825" w:type="dxa"/>
            <w:shd w:val="clear" w:color="000000" w:fill="F2F2F2"/>
            <w:vAlign w:val="center"/>
            <w:hideMark/>
          </w:tcPr>
          <w:p w14:paraId="58B03EF9"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7C6CBCCE"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|2*fx_low + 3*fy_low|</w:t>
            </w:r>
          </w:p>
        </w:tc>
        <w:tc>
          <w:tcPr>
            <w:tcW w:w="1985" w:type="dxa"/>
            <w:shd w:val="clear" w:color="000000" w:fill="F2F2F2"/>
            <w:vAlign w:val="center"/>
            <w:hideMark/>
          </w:tcPr>
          <w:p w14:paraId="72942FAE"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|2*fx_high + 3*fy_high|</w:t>
            </w:r>
          </w:p>
        </w:tc>
        <w:tc>
          <w:tcPr>
            <w:tcW w:w="1842" w:type="dxa"/>
            <w:shd w:val="clear" w:color="000000" w:fill="F2F2F2"/>
            <w:vAlign w:val="center"/>
            <w:hideMark/>
          </w:tcPr>
          <w:p w14:paraId="39F6285D"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|2*fy_low + 3*fx_low|</w:t>
            </w:r>
          </w:p>
        </w:tc>
        <w:tc>
          <w:tcPr>
            <w:tcW w:w="1843" w:type="dxa"/>
            <w:shd w:val="clear" w:color="000000" w:fill="F2F2F2"/>
            <w:vAlign w:val="center"/>
            <w:hideMark/>
          </w:tcPr>
          <w:p w14:paraId="33773EE5"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|2*fy_high + 3*fx_high|</w:t>
            </w:r>
          </w:p>
        </w:tc>
      </w:tr>
      <w:tr w:rsidR="008E4F23" w:rsidRPr="00DB7239" w14:paraId="41DD77E1" w14:textId="77777777" w:rsidTr="002B1EE0">
        <w:trPr>
          <w:trHeight w:val="270"/>
        </w:trPr>
        <w:tc>
          <w:tcPr>
            <w:tcW w:w="2825" w:type="dxa"/>
            <w:shd w:val="clear" w:color="000000" w:fill="F2F2F2"/>
            <w:vAlign w:val="center"/>
            <w:hideMark/>
          </w:tcPr>
          <w:p w14:paraId="2B635AD6"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lastRenderedPageBreak/>
              <w:t>IMD frequency limits (MHz)</w:t>
            </w:r>
          </w:p>
        </w:tc>
        <w:tc>
          <w:tcPr>
            <w:tcW w:w="1843" w:type="dxa"/>
            <w:shd w:val="clear" w:color="000000" w:fill="F2F2F2"/>
            <w:vAlign w:val="center"/>
            <w:hideMark/>
          </w:tcPr>
          <w:p w14:paraId="1DA0810A" w14:textId="77777777" w:rsidR="008E4F23" w:rsidRPr="000E21BB" w:rsidRDefault="008E4F23" w:rsidP="002B1EE0">
            <w:pPr>
              <w:spacing w:after="0"/>
              <w:jc w:val="center"/>
              <w:rPr>
                <w:rFonts w:ascii="Arial" w:hAnsi="Arial" w:cs="Arial"/>
                <w:color w:val="000000"/>
                <w:sz w:val="16"/>
                <w:szCs w:val="16"/>
                <w:highlight w:val="yellow"/>
              </w:rPr>
            </w:pPr>
            <w:r>
              <w:rPr>
                <w:rFonts w:ascii="Arial" w:hAnsi="Arial" w:cs="Arial"/>
                <w:color w:val="000000"/>
                <w:sz w:val="16"/>
                <w:szCs w:val="16"/>
              </w:rPr>
              <w:t>14900</w:t>
            </w:r>
          </w:p>
        </w:tc>
        <w:tc>
          <w:tcPr>
            <w:tcW w:w="1985" w:type="dxa"/>
            <w:shd w:val="clear" w:color="000000" w:fill="F2F2F2"/>
            <w:vAlign w:val="center"/>
            <w:hideMark/>
          </w:tcPr>
          <w:p w14:paraId="31830B94" w14:textId="77777777" w:rsidR="008E4F23" w:rsidRPr="000E21BB" w:rsidRDefault="008E4F23" w:rsidP="002B1EE0">
            <w:pPr>
              <w:spacing w:after="0"/>
              <w:jc w:val="center"/>
              <w:rPr>
                <w:rFonts w:ascii="Arial" w:hAnsi="Arial" w:cs="Arial"/>
                <w:color w:val="000000"/>
                <w:sz w:val="16"/>
                <w:szCs w:val="16"/>
                <w:highlight w:val="yellow"/>
              </w:rPr>
            </w:pPr>
            <w:r>
              <w:rPr>
                <w:rFonts w:ascii="Arial" w:hAnsi="Arial" w:cs="Arial"/>
                <w:color w:val="000000"/>
                <w:sz w:val="16"/>
                <w:szCs w:val="16"/>
              </w:rPr>
              <w:t>16540</w:t>
            </w:r>
          </w:p>
        </w:tc>
        <w:tc>
          <w:tcPr>
            <w:tcW w:w="1842" w:type="dxa"/>
            <w:shd w:val="clear" w:color="000000" w:fill="F2F2F2"/>
            <w:vAlign w:val="center"/>
            <w:hideMark/>
          </w:tcPr>
          <w:p w14:paraId="0B5FEBAC"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14100</w:t>
            </w:r>
          </w:p>
        </w:tc>
        <w:tc>
          <w:tcPr>
            <w:tcW w:w="1843" w:type="dxa"/>
            <w:shd w:val="clear" w:color="000000" w:fill="F2F2F2"/>
            <w:vAlign w:val="center"/>
            <w:hideMark/>
          </w:tcPr>
          <w:p w14:paraId="79E0D878"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15310</w:t>
            </w:r>
          </w:p>
        </w:tc>
      </w:tr>
    </w:tbl>
    <w:p w14:paraId="684CD3C5" w14:textId="77777777" w:rsidR="008E4F23" w:rsidRPr="0073594C" w:rsidRDefault="008E4F23" w:rsidP="008E4F23">
      <w:pPr>
        <w:rPr>
          <w:lang w:eastAsia="ko-KR"/>
        </w:rPr>
      </w:pPr>
    </w:p>
    <w:p w14:paraId="66650F05" w14:textId="190BD029" w:rsidR="008E4F23" w:rsidRPr="0073594C" w:rsidRDefault="008E4F23" w:rsidP="008E4F23">
      <w:pPr>
        <w:jc w:val="center"/>
        <w:rPr>
          <w:lang w:eastAsia="zh-CN"/>
        </w:rPr>
      </w:pPr>
      <w:r w:rsidRPr="0073594C">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56</w:t>
      </w:r>
      <w:r w:rsidRPr="0073594C">
        <w:rPr>
          <w:rFonts w:ascii="Arial" w:hAnsi="Arial" w:cs="Arial"/>
          <w:b/>
          <w:bCs/>
          <w:lang w:val="en-US" w:eastAsia="zh-CN"/>
        </w:rPr>
        <w:t>.2</w:t>
      </w:r>
      <w:r w:rsidRPr="0073594C">
        <w:rPr>
          <w:rFonts w:ascii="Arial" w:hAnsi="Arial" w:cs="Arial"/>
          <w:b/>
          <w:bCs/>
          <w:lang w:val="en-US"/>
        </w:rPr>
        <w:t>.</w:t>
      </w:r>
      <w:r>
        <w:rPr>
          <w:rFonts w:ascii="Arial" w:hAnsi="Arial" w:cs="Arial"/>
          <w:b/>
          <w:bCs/>
          <w:lang w:val="en-US" w:eastAsia="zh-CN"/>
        </w:rPr>
        <w:t>1</w:t>
      </w:r>
      <w:r w:rsidRPr="0073594C">
        <w:rPr>
          <w:rFonts w:ascii="Arial" w:hAnsi="Arial" w:cs="Arial"/>
          <w:b/>
          <w:bCs/>
          <w:lang w:val="en-US"/>
        </w:rPr>
        <w:t xml:space="preserve">-2: Band </w:t>
      </w:r>
      <w:r w:rsidRPr="0073594C">
        <w:rPr>
          <w:rFonts w:ascii="Arial" w:hAnsi="Arial" w:cs="Arial"/>
          <w:b/>
          <w:bCs/>
          <w:lang w:val="en-US" w:eastAsia="zh-CN"/>
        </w:rPr>
        <w:t>n</w:t>
      </w:r>
      <w:r>
        <w:rPr>
          <w:rFonts w:ascii="Arial" w:hAnsi="Arial" w:cs="Arial"/>
          <w:b/>
          <w:bCs/>
          <w:lang w:val="en-US" w:eastAsia="zh-CN"/>
        </w:rPr>
        <w:t>7</w:t>
      </w:r>
      <w:r w:rsidRPr="0073594C">
        <w:rPr>
          <w:rFonts w:ascii="Arial" w:hAnsi="Arial" w:cs="Arial"/>
          <w:b/>
          <w:bCs/>
          <w:lang w:val="en-US"/>
        </w:rPr>
        <w:t xml:space="preserve"> and Band </w:t>
      </w:r>
      <w:r w:rsidRPr="0073594C">
        <w:rPr>
          <w:rFonts w:ascii="Arial" w:hAnsi="Arial" w:cs="Arial"/>
          <w:b/>
          <w:bCs/>
          <w:lang w:val="en-US" w:eastAsia="zh-CN"/>
        </w:rPr>
        <w:t>n</w:t>
      </w:r>
      <w:r>
        <w:rPr>
          <w:rFonts w:ascii="Arial" w:hAnsi="Arial" w:cs="Arial"/>
          <w:b/>
          <w:bCs/>
          <w:lang w:val="en-US" w:eastAsia="zh-CN"/>
        </w:rPr>
        <w:t>102</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harmonics and IMD products</w:t>
      </w:r>
    </w:p>
    <w:tbl>
      <w:tblPr>
        <w:tblW w:w="103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825"/>
        <w:gridCol w:w="1843"/>
        <w:gridCol w:w="1985"/>
        <w:gridCol w:w="1842"/>
        <w:gridCol w:w="1843"/>
      </w:tblGrid>
      <w:tr w:rsidR="008E4F23" w:rsidRPr="00DB7239" w14:paraId="3F3F7A2A" w14:textId="77777777" w:rsidTr="002B1EE0">
        <w:trPr>
          <w:trHeight w:val="270"/>
        </w:trPr>
        <w:tc>
          <w:tcPr>
            <w:tcW w:w="2825" w:type="dxa"/>
            <w:shd w:val="clear" w:color="auto" w:fill="auto"/>
            <w:vAlign w:val="center"/>
            <w:hideMark/>
          </w:tcPr>
          <w:p w14:paraId="4DFE2695" w14:textId="77777777" w:rsidR="008E4F23" w:rsidRPr="00DB7239" w:rsidRDefault="008E4F23" w:rsidP="002B1EE0">
            <w:pPr>
              <w:spacing w:after="0"/>
              <w:jc w:val="center"/>
              <w:rPr>
                <w:rFonts w:ascii="Arial" w:hAnsi="Arial" w:cs="Arial"/>
                <w:b/>
                <w:bCs/>
                <w:color w:val="000000"/>
                <w:sz w:val="18"/>
                <w:szCs w:val="18"/>
              </w:rPr>
            </w:pPr>
            <w:r w:rsidRPr="00DB7239">
              <w:rPr>
                <w:rFonts w:ascii="Arial" w:hAnsi="Arial" w:cs="Arial"/>
                <w:b/>
                <w:bCs/>
                <w:color w:val="000000"/>
                <w:sz w:val="18"/>
                <w:szCs w:val="18"/>
              </w:rPr>
              <w:t>UE UL carriers</w:t>
            </w:r>
          </w:p>
        </w:tc>
        <w:tc>
          <w:tcPr>
            <w:tcW w:w="1843" w:type="dxa"/>
            <w:shd w:val="clear" w:color="auto" w:fill="auto"/>
            <w:vAlign w:val="center"/>
            <w:hideMark/>
          </w:tcPr>
          <w:p w14:paraId="2A1AEDF5" w14:textId="77777777" w:rsidR="008E4F23" w:rsidRPr="00DB7239" w:rsidRDefault="008E4F23" w:rsidP="002B1EE0">
            <w:pPr>
              <w:spacing w:after="0"/>
              <w:jc w:val="center"/>
              <w:rPr>
                <w:rFonts w:ascii="Arial" w:hAnsi="Arial" w:cs="Arial"/>
                <w:b/>
                <w:bCs/>
                <w:color w:val="000000"/>
                <w:sz w:val="18"/>
                <w:szCs w:val="18"/>
              </w:rPr>
            </w:pPr>
            <w:r w:rsidRPr="00DB7239">
              <w:rPr>
                <w:rFonts w:ascii="Arial" w:hAnsi="Arial" w:cs="Arial"/>
                <w:b/>
                <w:bCs/>
                <w:color w:val="000000"/>
                <w:sz w:val="18"/>
                <w:szCs w:val="18"/>
              </w:rPr>
              <w:t>fx_low</w:t>
            </w:r>
          </w:p>
        </w:tc>
        <w:tc>
          <w:tcPr>
            <w:tcW w:w="1985" w:type="dxa"/>
            <w:shd w:val="clear" w:color="auto" w:fill="auto"/>
            <w:vAlign w:val="center"/>
            <w:hideMark/>
          </w:tcPr>
          <w:p w14:paraId="6627A2F3" w14:textId="77777777" w:rsidR="008E4F23" w:rsidRPr="00DB7239" w:rsidRDefault="008E4F23" w:rsidP="002B1EE0">
            <w:pPr>
              <w:spacing w:after="0"/>
              <w:jc w:val="center"/>
              <w:rPr>
                <w:rFonts w:ascii="Arial" w:hAnsi="Arial" w:cs="Arial"/>
                <w:b/>
                <w:bCs/>
                <w:color w:val="000000"/>
                <w:sz w:val="18"/>
                <w:szCs w:val="18"/>
              </w:rPr>
            </w:pPr>
            <w:r w:rsidRPr="00DB7239">
              <w:rPr>
                <w:rFonts w:ascii="Arial" w:hAnsi="Arial" w:cs="Arial"/>
                <w:b/>
                <w:bCs/>
                <w:color w:val="000000"/>
                <w:sz w:val="18"/>
                <w:szCs w:val="18"/>
              </w:rPr>
              <w:t>fx_high</w:t>
            </w:r>
          </w:p>
        </w:tc>
        <w:tc>
          <w:tcPr>
            <w:tcW w:w="1842" w:type="dxa"/>
            <w:shd w:val="clear" w:color="auto" w:fill="auto"/>
            <w:vAlign w:val="center"/>
            <w:hideMark/>
          </w:tcPr>
          <w:p w14:paraId="19A3210B" w14:textId="77777777" w:rsidR="008E4F23" w:rsidRPr="00DB7239" w:rsidRDefault="008E4F23" w:rsidP="002B1EE0">
            <w:pPr>
              <w:spacing w:after="0"/>
              <w:jc w:val="center"/>
              <w:rPr>
                <w:rFonts w:ascii="Arial" w:hAnsi="Arial" w:cs="Arial"/>
                <w:b/>
                <w:bCs/>
                <w:color w:val="000000"/>
                <w:sz w:val="18"/>
                <w:szCs w:val="18"/>
              </w:rPr>
            </w:pPr>
            <w:r w:rsidRPr="00DB7239">
              <w:rPr>
                <w:rFonts w:ascii="Arial" w:hAnsi="Arial" w:cs="Arial"/>
                <w:b/>
                <w:bCs/>
                <w:color w:val="000000"/>
                <w:sz w:val="18"/>
                <w:szCs w:val="18"/>
              </w:rPr>
              <w:t>fy_low</w:t>
            </w:r>
          </w:p>
        </w:tc>
        <w:tc>
          <w:tcPr>
            <w:tcW w:w="1843" w:type="dxa"/>
            <w:shd w:val="clear" w:color="auto" w:fill="auto"/>
            <w:vAlign w:val="center"/>
            <w:hideMark/>
          </w:tcPr>
          <w:p w14:paraId="22375187" w14:textId="77777777" w:rsidR="008E4F23" w:rsidRPr="00DB7239" w:rsidRDefault="008E4F23" w:rsidP="002B1EE0">
            <w:pPr>
              <w:spacing w:after="0"/>
              <w:jc w:val="center"/>
              <w:rPr>
                <w:rFonts w:ascii="Arial" w:hAnsi="Arial" w:cs="Arial"/>
                <w:b/>
                <w:bCs/>
                <w:color w:val="000000"/>
                <w:sz w:val="18"/>
                <w:szCs w:val="18"/>
              </w:rPr>
            </w:pPr>
            <w:r w:rsidRPr="00DB7239">
              <w:rPr>
                <w:rFonts w:ascii="Arial" w:hAnsi="Arial" w:cs="Arial"/>
                <w:b/>
                <w:bCs/>
                <w:color w:val="000000"/>
                <w:sz w:val="18"/>
                <w:szCs w:val="18"/>
              </w:rPr>
              <w:t>fy_high</w:t>
            </w:r>
          </w:p>
        </w:tc>
      </w:tr>
      <w:tr w:rsidR="008E4F23" w:rsidRPr="00DB7239" w14:paraId="67B45C2D" w14:textId="77777777" w:rsidTr="002B1EE0">
        <w:trPr>
          <w:trHeight w:val="270"/>
        </w:trPr>
        <w:tc>
          <w:tcPr>
            <w:tcW w:w="2825" w:type="dxa"/>
            <w:shd w:val="clear" w:color="000000" w:fill="F2F2F2"/>
            <w:vAlign w:val="center"/>
            <w:hideMark/>
          </w:tcPr>
          <w:p w14:paraId="013E7A19"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UL Frequency [MHz]</w:t>
            </w:r>
          </w:p>
        </w:tc>
        <w:tc>
          <w:tcPr>
            <w:tcW w:w="1843" w:type="dxa"/>
            <w:shd w:val="clear" w:color="000000" w:fill="F2F2F2"/>
            <w:vAlign w:val="center"/>
            <w:hideMark/>
          </w:tcPr>
          <w:p w14:paraId="54DEC694"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2500</w:t>
            </w:r>
          </w:p>
        </w:tc>
        <w:tc>
          <w:tcPr>
            <w:tcW w:w="1985" w:type="dxa"/>
            <w:shd w:val="clear" w:color="000000" w:fill="F2F2F2"/>
            <w:vAlign w:val="center"/>
            <w:hideMark/>
          </w:tcPr>
          <w:p w14:paraId="01751022"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2570</w:t>
            </w:r>
          </w:p>
        </w:tc>
        <w:tc>
          <w:tcPr>
            <w:tcW w:w="1842" w:type="dxa"/>
            <w:shd w:val="clear" w:color="000000" w:fill="F2F2F2"/>
            <w:vAlign w:val="center"/>
            <w:hideMark/>
          </w:tcPr>
          <w:p w14:paraId="02F8AAAB"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5925</w:t>
            </w:r>
          </w:p>
        </w:tc>
        <w:tc>
          <w:tcPr>
            <w:tcW w:w="1843" w:type="dxa"/>
            <w:shd w:val="clear" w:color="000000" w:fill="F2F2F2"/>
            <w:vAlign w:val="center"/>
            <w:hideMark/>
          </w:tcPr>
          <w:p w14:paraId="18B80C16"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6425</w:t>
            </w:r>
          </w:p>
        </w:tc>
      </w:tr>
      <w:tr w:rsidR="008E4F23" w:rsidRPr="00DB7239" w14:paraId="3E0CC7D7" w14:textId="77777777" w:rsidTr="002B1EE0">
        <w:trPr>
          <w:trHeight w:val="270"/>
        </w:trPr>
        <w:tc>
          <w:tcPr>
            <w:tcW w:w="2825" w:type="dxa"/>
            <w:shd w:val="clear" w:color="000000" w:fill="F2F2F2"/>
            <w:vAlign w:val="center"/>
            <w:hideMark/>
          </w:tcPr>
          <w:p w14:paraId="0D41140A"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DL Frequency [MHz]</w:t>
            </w:r>
          </w:p>
        </w:tc>
        <w:tc>
          <w:tcPr>
            <w:tcW w:w="1843" w:type="dxa"/>
            <w:shd w:val="clear" w:color="000000" w:fill="F2F2F2"/>
            <w:vAlign w:val="center"/>
            <w:hideMark/>
          </w:tcPr>
          <w:p w14:paraId="14AA6BCC"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2620</w:t>
            </w:r>
          </w:p>
        </w:tc>
        <w:tc>
          <w:tcPr>
            <w:tcW w:w="1985" w:type="dxa"/>
            <w:shd w:val="clear" w:color="000000" w:fill="F2F2F2"/>
            <w:vAlign w:val="center"/>
            <w:hideMark/>
          </w:tcPr>
          <w:p w14:paraId="68F6325F"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2690</w:t>
            </w:r>
          </w:p>
        </w:tc>
        <w:tc>
          <w:tcPr>
            <w:tcW w:w="1842" w:type="dxa"/>
            <w:shd w:val="clear" w:color="000000" w:fill="F2F2F2"/>
            <w:vAlign w:val="center"/>
            <w:hideMark/>
          </w:tcPr>
          <w:p w14:paraId="47F7485E"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5925</w:t>
            </w:r>
          </w:p>
        </w:tc>
        <w:tc>
          <w:tcPr>
            <w:tcW w:w="1843" w:type="dxa"/>
            <w:shd w:val="clear" w:color="000000" w:fill="F2F2F2"/>
            <w:vAlign w:val="center"/>
            <w:hideMark/>
          </w:tcPr>
          <w:p w14:paraId="74A02087"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6425</w:t>
            </w:r>
          </w:p>
        </w:tc>
      </w:tr>
      <w:tr w:rsidR="008E4F23" w:rsidRPr="00DB7239" w14:paraId="42F43965" w14:textId="77777777" w:rsidTr="002B1EE0">
        <w:trPr>
          <w:trHeight w:val="270"/>
        </w:trPr>
        <w:tc>
          <w:tcPr>
            <w:tcW w:w="2825" w:type="dxa"/>
            <w:shd w:val="clear" w:color="auto" w:fill="auto"/>
            <w:vAlign w:val="center"/>
            <w:hideMark/>
          </w:tcPr>
          <w:p w14:paraId="0B5B530F"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2nd order IMD products</w:t>
            </w:r>
          </w:p>
        </w:tc>
        <w:tc>
          <w:tcPr>
            <w:tcW w:w="1843" w:type="dxa"/>
            <w:shd w:val="clear" w:color="auto" w:fill="auto"/>
            <w:vAlign w:val="center"/>
            <w:hideMark/>
          </w:tcPr>
          <w:p w14:paraId="498E12A8"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|fy_low – fx_high|</w:t>
            </w:r>
          </w:p>
        </w:tc>
        <w:tc>
          <w:tcPr>
            <w:tcW w:w="1985" w:type="dxa"/>
            <w:shd w:val="clear" w:color="auto" w:fill="auto"/>
            <w:vAlign w:val="center"/>
            <w:hideMark/>
          </w:tcPr>
          <w:p w14:paraId="6A6E9750"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|fy_high – fx_low|</w:t>
            </w:r>
          </w:p>
        </w:tc>
        <w:tc>
          <w:tcPr>
            <w:tcW w:w="1842" w:type="dxa"/>
            <w:shd w:val="clear" w:color="auto" w:fill="auto"/>
            <w:vAlign w:val="center"/>
            <w:hideMark/>
          </w:tcPr>
          <w:p w14:paraId="2FAFC190"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|fy_low + fx_low|</w:t>
            </w:r>
          </w:p>
        </w:tc>
        <w:tc>
          <w:tcPr>
            <w:tcW w:w="1843" w:type="dxa"/>
            <w:shd w:val="clear" w:color="auto" w:fill="auto"/>
            <w:vAlign w:val="center"/>
            <w:hideMark/>
          </w:tcPr>
          <w:p w14:paraId="04A18191"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|fy_high + fx_high|</w:t>
            </w:r>
          </w:p>
        </w:tc>
      </w:tr>
      <w:tr w:rsidR="008E4F23" w:rsidRPr="00DB7239" w14:paraId="6182F6A9" w14:textId="77777777" w:rsidTr="002B1EE0">
        <w:trPr>
          <w:trHeight w:val="270"/>
        </w:trPr>
        <w:tc>
          <w:tcPr>
            <w:tcW w:w="2825" w:type="dxa"/>
            <w:shd w:val="clear" w:color="auto" w:fill="auto"/>
            <w:vAlign w:val="center"/>
            <w:hideMark/>
          </w:tcPr>
          <w:p w14:paraId="2E4AA77E"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01085169" w14:textId="77777777" w:rsidR="008E4F23" w:rsidRPr="00E471F9" w:rsidRDefault="008E4F23" w:rsidP="002B1EE0">
            <w:pPr>
              <w:spacing w:after="0"/>
              <w:jc w:val="center"/>
              <w:rPr>
                <w:rFonts w:ascii="Arial" w:hAnsi="Arial" w:cs="Arial"/>
                <w:color w:val="000000"/>
                <w:sz w:val="16"/>
                <w:szCs w:val="16"/>
                <w:highlight w:val="yellow"/>
              </w:rPr>
            </w:pPr>
            <w:r w:rsidRPr="00E471F9">
              <w:rPr>
                <w:rFonts w:ascii="Arial" w:hAnsi="Arial" w:cs="Arial"/>
                <w:color w:val="000000"/>
                <w:sz w:val="16"/>
                <w:szCs w:val="16"/>
                <w:highlight w:val="yellow"/>
              </w:rPr>
              <w:t>3355</w:t>
            </w:r>
          </w:p>
        </w:tc>
        <w:tc>
          <w:tcPr>
            <w:tcW w:w="1985" w:type="dxa"/>
            <w:shd w:val="clear" w:color="auto" w:fill="auto"/>
            <w:vAlign w:val="center"/>
            <w:hideMark/>
          </w:tcPr>
          <w:p w14:paraId="3727EB4F" w14:textId="77777777" w:rsidR="008E4F23" w:rsidRPr="00E471F9" w:rsidRDefault="008E4F23" w:rsidP="002B1EE0">
            <w:pPr>
              <w:spacing w:after="0"/>
              <w:jc w:val="center"/>
              <w:rPr>
                <w:rFonts w:ascii="Arial" w:hAnsi="Arial" w:cs="Arial"/>
                <w:color w:val="000000"/>
                <w:sz w:val="16"/>
                <w:szCs w:val="16"/>
                <w:highlight w:val="yellow"/>
              </w:rPr>
            </w:pPr>
            <w:r w:rsidRPr="00E471F9">
              <w:rPr>
                <w:rFonts w:ascii="Arial" w:hAnsi="Arial" w:cs="Arial"/>
                <w:color w:val="000000"/>
                <w:sz w:val="16"/>
                <w:szCs w:val="16"/>
                <w:highlight w:val="yellow"/>
              </w:rPr>
              <w:t>3925</w:t>
            </w:r>
          </w:p>
        </w:tc>
        <w:tc>
          <w:tcPr>
            <w:tcW w:w="1842" w:type="dxa"/>
            <w:shd w:val="clear" w:color="auto" w:fill="auto"/>
            <w:vAlign w:val="center"/>
            <w:hideMark/>
          </w:tcPr>
          <w:p w14:paraId="117AF817"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8425</w:t>
            </w:r>
          </w:p>
        </w:tc>
        <w:tc>
          <w:tcPr>
            <w:tcW w:w="1843" w:type="dxa"/>
            <w:shd w:val="clear" w:color="auto" w:fill="auto"/>
            <w:vAlign w:val="center"/>
            <w:hideMark/>
          </w:tcPr>
          <w:p w14:paraId="358C46C0"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8995</w:t>
            </w:r>
          </w:p>
        </w:tc>
      </w:tr>
      <w:tr w:rsidR="008E4F23" w:rsidRPr="00DB7239" w14:paraId="62E4F6B1" w14:textId="77777777" w:rsidTr="002B1EE0">
        <w:trPr>
          <w:trHeight w:val="270"/>
        </w:trPr>
        <w:tc>
          <w:tcPr>
            <w:tcW w:w="2825" w:type="dxa"/>
            <w:shd w:val="clear" w:color="000000" w:fill="F2F2F2"/>
            <w:vAlign w:val="center"/>
            <w:hideMark/>
          </w:tcPr>
          <w:p w14:paraId="783D9319"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3rd order IMD products</w:t>
            </w:r>
          </w:p>
        </w:tc>
        <w:tc>
          <w:tcPr>
            <w:tcW w:w="1843" w:type="dxa"/>
            <w:shd w:val="clear" w:color="000000" w:fill="F2F2F2"/>
            <w:vAlign w:val="center"/>
            <w:hideMark/>
          </w:tcPr>
          <w:p w14:paraId="6D4120E3"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|2*fx_low – fy_high|</w:t>
            </w:r>
          </w:p>
        </w:tc>
        <w:tc>
          <w:tcPr>
            <w:tcW w:w="1985" w:type="dxa"/>
            <w:shd w:val="clear" w:color="000000" w:fill="F2F2F2"/>
            <w:vAlign w:val="center"/>
            <w:hideMark/>
          </w:tcPr>
          <w:p w14:paraId="76979993"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|2*fx_high – fy_low|</w:t>
            </w:r>
          </w:p>
        </w:tc>
        <w:tc>
          <w:tcPr>
            <w:tcW w:w="1842" w:type="dxa"/>
            <w:shd w:val="clear" w:color="000000" w:fill="F2F2F2"/>
            <w:vAlign w:val="center"/>
            <w:hideMark/>
          </w:tcPr>
          <w:p w14:paraId="30EB9902"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|2*fy_low – fx_high|</w:t>
            </w:r>
          </w:p>
        </w:tc>
        <w:tc>
          <w:tcPr>
            <w:tcW w:w="1843" w:type="dxa"/>
            <w:shd w:val="clear" w:color="000000" w:fill="F2F2F2"/>
            <w:vAlign w:val="center"/>
            <w:hideMark/>
          </w:tcPr>
          <w:p w14:paraId="5959BE43"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|2*fy_high – fx_low|</w:t>
            </w:r>
          </w:p>
        </w:tc>
      </w:tr>
      <w:tr w:rsidR="008E4F23" w:rsidRPr="00DB7239" w14:paraId="6EE86059" w14:textId="77777777" w:rsidTr="002B1EE0">
        <w:trPr>
          <w:trHeight w:val="270"/>
        </w:trPr>
        <w:tc>
          <w:tcPr>
            <w:tcW w:w="2825" w:type="dxa"/>
            <w:shd w:val="clear" w:color="000000" w:fill="F2F2F2"/>
            <w:vAlign w:val="center"/>
            <w:hideMark/>
          </w:tcPr>
          <w:p w14:paraId="04D8C2CA"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0AB574BC"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1425</w:t>
            </w:r>
          </w:p>
        </w:tc>
        <w:tc>
          <w:tcPr>
            <w:tcW w:w="1985" w:type="dxa"/>
            <w:shd w:val="clear" w:color="000000" w:fill="F2F2F2"/>
            <w:vAlign w:val="center"/>
            <w:hideMark/>
          </w:tcPr>
          <w:p w14:paraId="6E4C105C"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785</w:t>
            </w:r>
          </w:p>
        </w:tc>
        <w:tc>
          <w:tcPr>
            <w:tcW w:w="1842" w:type="dxa"/>
            <w:shd w:val="clear" w:color="000000" w:fill="F2F2F2"/>
            <w:vAlign w:val="center"/>
            <w:hideMark/>
          </w:tcPr>
          <w:p w14:paraId="771C7EDF"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9280</w:t>
            </w:r>
          </w:p>
        </w:tc>
        <w:tc>
          <w:tcPr>
            <w:tcW w:w="1843" w:type="dxa"/>
            <w:shd w:val="clear" w:color="000000" w:fill="F2F2F2"/>
            <w:vAlign w:val="center"/>
            <w:hideMark/>
          </w:tcPr>
          <w:p w14:paraId="1B3C2F1E"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10350</w:t>
            </w:r>
          </w:p>
        </w:tc>
      </w:tr>
      <w:tr w:rsidR="008E4F23" w:rsidRPr="00DB7239" w14:paraId="662FB4F6" w14:textId="77777777" w:rsidTr="002B1EE0">
        <w:trPr>
          <w:trHeight w:val="270"/>
        </w:trPr>
        <w:tc>
          <w:tcPr>
            <w:tcW w:w="2825" w:type="dxa"/>
            <w:shd w:val="clear" w:color="000000" w:fill="F2F2F2"/>
            <w:vAlign w:val="center"/>
            <w:hideMark/>
          </w:tcPr>
          <w:p w14:paraId="63C516FD"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3rd order IMD products</w:t>
            </w:r>
          </w:p>
        </w:tc>
        <w:tc>
          <w:tcPr>
            <w:tcW w:w="1843" w:type="dxa"/>
            <w:shd w:val="clear" w:color="000000" w:fill="F2F2F2"/>
            <w:vAlign w:val="center"/>
            <w:hideMark/>
          </w:tcPr>
          <w:p w14:paraId="1B0FCE0A"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|2*fx_low + fy_low|</w:t>
            </w:r>
          </w:p>
        </w:tc>
        <w:tc>
          <w:tcPr>
            <w:tcW w:w="1985" w:type="dxa"/>
            <w:shd w:val="clear" w:color="000000" w:fill="F2F2F2"/>
            <w:vAlign w:val="center"/>
            <w:hideMark/>
          </w:tcPr>
          <w:p w14:paraId="48601F36"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|2*fx_high + fy_high|</w:t>
            </w:r>
          </w:p>
        </w:tc>
        <w:tc>
          <w:tcPr>
            <w:tcW w:w="1842" w:type="dxa"/>
            <w:shd w:val="clear" w:color="000000" w:fill="F2F2F2"/>
            <w:vAlign w:val="center"/>
            <w:hideMark/>
          </w:tcPr>
          <w:p w14:paraId="2A9A42B2"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|2*fy_low + fx_low|</w:t>
            </w:r>
          </w:p>
        </w:tc>
        <w:tc>
          <w:tcPr>
            <w:tcW w:w="1843" w:type="dxa"/>
            <w:shd w:val="clear" w:color="000000" w:fill="F2F2F2"/>
            <w:vAlign w:val="center"/>
            <w:hideMark/>
          </w:tcPr>
          <w:p w14:paraId="7AFD659A"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|2*fy_high + fx_high|</w:t>
            </w:r>
          </w:p>
        </w:tc>
      </w:tr>
      <w:tr w:rsidR="008E4F23" w:rsidRPr="00DB7239" w14:paraId="1A4E4A94" w14:textId="77777777" w:rsidTr="002B1EE0">
        <w:trPr>
          <w:trHeight w:val="270"/>
        </w:trPr>
        <w:tc>
          <w:tcPr>
            <w:tcW w:w="2825" w:type="dxa"/>
            <w:shd w:val="clear" w:color="000000" w:fill="F2F2F2"/>
            <w:vAlign w:val="center"/>
            <w:hideMark/>
          </w:tcPr>
          <w:p w14:paraId="4F3E307C"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1FD6ED33"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10925</w:t>
            </w:r>
          </w:p>
        </w:tc>
        <w:tc>
          <w:tcPr>
            <w:tcW w:w="1985" w:type="dxa"/>
            <w:shd w:val="clear" w:color="000000" w:fill="F2F2F2"/>
            <w:vAlign w:val="center"/>
            <w:hideMark/>
          </w:tcPr>
          <w:p w14:paraId="13568370"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11565</w:t>
            </w:r>
          </w:p>
        </w:tc>
        <w:tc>
          <w:tcPr>
            <w:tcW w:w="1842" w:type="dxa"/>
            <w:shd w:val="clear" w:color="000000" w:fill="F2F2F2"/>
            <w:vAlign w:val="center"/>
            <w:hideMark/>
          </w:tcPr>
          <w:p w14:paraId="78FD2538"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14350</w:t>
            </w:r>
          </w:p>
        </w:tc>
        <w:tc>
          <w:tcPr>
            <w:tcW w:w="1843" w:type="dxa"/>
            <w:shd w:val="clear" w:color="000000" w:fill="F2F2F2"/>
            <w:vAlign w:val="center"/>
            <w:hideMark/>
          </w:tcPr>
          <w:p w14:paraId="2289C4C4"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15420</w:t>
            </w:r>
          </w:p>
        </w:tc>
      </w:tr>
      <w:tr w:rsidR="008E4F23" w:rsidRPr="00DB7239" w14:paraId="3782576C" w14:textId="77777777" w:rsidTr="002B1EE0">
        <w:trPr>
          <w:trHeight w:val="270"/>
        </w:trPr>
        <w:tc>
          <w:tcPr>
            <w:tcW w:w="2825" w:type="dxa"/>
            <w:shd w:val="clear" w:color="auto" w:fill="auto"/>
            <w:vAlign w:val="center"/>
            <w:hideMark/>
          </w:tcPr>
          <w:p w14:paraId="488FCC28"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4F9803CE"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|3*fx_low –1* fy_high|</w:t>
            </w:r>
          </w:p>
        </w:tc>
        <w:tc>
          <w:tcPr>
            <w:tcW w:w="1985" w:type="dxa"/>
            <w:shd w:val="clear" w:color="auto" w:fill="auto"/>
            <w:vAlign w:val="center"/>
            <w:hideMark/>
          </w:tcPr>
          <w:p w14:paraId="15D6D78C"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|3*fx_high – 1*fy_low|</w:t>
            </w:r>
          </w:p>
        </w:tc>
        <w:tc>
          <w:tcPr>
            <w:tcW w:w="1842" w:type="dxa"/>
            <w:shd w:val="clear" w:color="auto" w:fill="auto"/>
            <w:vAlign w:val="center"/>
            <w:hideMark/>
          </w:tcPr>
          <w:p w14:paraId="6E17C3F0"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|3*fy_low – 1*fx_high|</w:t>
            </w:r>
          </w:p>
        </w:tc>
        <w:tc>
          <w:tcPr>
            <w:tcW w:w="1843" w:type="dxa"/>
            <w:shd w:val="clear" w:color="auto" w:fill="auto"/>
            <w:vAlign w:val="center"/>
            <w:hideMark/>
          </w:tcPr>
          <w:p w14:paraId="20C4C33A"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|3*fy_high – 1*fx_low|</w:t>
            </w:r>
          </w:p>
        </w:tc>
      </w:tr>
      <w:tr w:rsidR="008E4F23" w:rsidRPr="00DB7239" w14:paraId="41CFD260" w14:textId="77777777" w:rsidTr="002B1EE0">
        <w:trPr>
          <w:trHeight w:val="270"/>
        </w:trPr>
        <w:tc>
          <w:tcPr>
            <w:tcW w:w="2825" w:type="dxa"/>
            <w:shd w:val="clear" w:color="auto" w:fill="auto"/>
            <w:vAlign w:val="center"/>
            <w:hideMark/>
          </w:tcPr>
          <w:p w14:paraId="1E608B6D"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78D1891F"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1075</w:t>
            </w:r>
          </w:p>
        </w:tc>
        <w:tc>
          <w:tcPr>
            <w:tcW w:w="1985" w:type="dxa"/>
            <w:shd w:val="clear" w:color="auto" w:fill="auto"/>
            <w:vAlign w:val="center"/>
            <w:hideMark/>
          </w:tcPr>
          <w:p w14:paraId="198650C4"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1785</w:t>
            </w:r>
          </w:p>
        </w:tc>
        <w:tc>
          <w:tcPr>
            <w:tcW w:w="1842" w:type="dxa"/>
            <w:shd w:val="clear" w:color="auto" w:fill="auto"/>
            <w:vAlign w:val="center"/>
            <w:hideMark/>
          </w:tcPr>
          <w:p w14:paraId="50D53543"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15205</w:t>
            </w:r>
          </w:p>
        </w:tc>
        <w:tc>
          <w:tcPr>
            <w:tcW w:w="1843" w:type="dxa"/>
            <w:shd w:val="clear" w:color="auto" w:fill="auto"/>
            <w:vAlign w:val="center"/>
            <w:hideMark/>
          </w:tcPr>
          <w:p w14:paraId="1E691ED0"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16775</w:t>
            </w:r>
          </w:p>
        </w:tc>
      </w:tr>
      <w:tr w:rsidR="008E4F23" w:rsidRPr="00DB7239" w14:paraId="53D501B7" w14:textId="77777777" w:rsidTr="002B1EE0">
        <w:trPr>
          <w:trHeight w:val="270"/>
        </w:trPr>
        <w:tc>
          <w:tcPr>
            <w:tcW w:w="2825" w:type="dxa"/>
            <w:shd w:val="clear" w:color="auto" w:fill="auto"/>
            <w:vAlign w:val="center"/>
            <w:hideMark/>
          </w:tcPr>
          <w:p w14:paraId="5CC68B49"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47DA4443"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|2*fx_low –2* fy_high|</w:t>
            </w:r>
          </w:p>
        </w:tc>
        <w:tc>
          <w:tcPr>
            <w:tcW w:w="1985" w:type="dxa"/>
            <w:shd w:val="clear" w:color="auto" w:fill="auto"/>
            <w:vAlign w:val="center"/>
            <w:hideMark/>
          </w:tcPr>
          <w:p w14:paraId="1B79A8E4"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|2*fx_high –2* fy_low|</w:t>
            </w:r>
          </w:p>
        </w:tc>
        <w:tc>
          <w:tcPr>
            <w:tcW w:w="1842" w:type="dxa"/>
            <w:shd w:val="clear" w:color="auto" w:fill="auto"/>
            <w:vAlign w:val="center"/>
            <w:hideMark/>
          </w:tcPr>
          <w:p w14:paraId="2550F18C"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|2*fx_low +2* fy_low|</w:t>
            </w:r>
          </w:p>
        </w:tc>
        <w:tc>
          <w:tcPr>
            <w:tcW w:w="1843" w:type="dxa"/>
            <w:shd w:val="clear" w:color="auto" w:fill="auto"/>
            <w:vAlign w:val="center"/>
            <w:hideMark/>
          </w:tcPr>
          <w:p w14:paraId="2D4F3C9C"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|2*fx_high +2* fy_high|</w:t>
            </w:r>
          </w:p>
        </w:tc>
      </w:tr>
      <w:tr w:rsidR="008E4F23" w:rsidRPr="00DB7239" w14:paraId="71CA114D" w14:textId="77777777" w:rsidTr="002B1EE0">
        <w:trPr>
          <w:trHeight w:val="270"/>
        </w:trPr>
        <w:tc>
          <w:tcPr>
            <w:tcW w:w="2825" w:type="dxa"/>
            <w:shd w:val="clear" w:color="auto" w:fill="auto"/>
            <w:vAlign w:val="center"/>
            <w:hideMark/>
          </w:tcPr>
          <w:p w14:paraId="2DAFA98A"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4707E7BA"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7850</w:t>
            </w:r>
          </w:p>
        </w:tc>
        <w:tc>
          <w:tcPr>
            <w:tcW w:w="1985" w:type="dxa"/>
            <w:shd w:val="clear" w:color="auto" w:fill="auto"/>
            <w:vAlign w:val="center"/>
            <w:hideMark/>
          </w:tcPr>
          <w:p w14:paraId="1551A72F"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6710</w:t>
            </w:r>
          </w:p>
        </w:tc>
        <w:tc>
          <w:tcPr>
            <w:tcW w:w="1842" w:type="dxa"/>
            <w:shd w:val="clear" w:color="auto" w:fill="auto"/>
            <w:vAlign w:val="center"/>
            <w:hideMark/>
          </w:tcPr>
          <w:p w14:paraId="78877D07"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16850</w:t>
            </w:r>
          </w:p>
        </w:tc>
        <w:tc>
          <w:tcPr>
            <w:tcW w:w="1843" w:type="dxa"/>
            <w:shd w:val="clear" w:color="auto" w:fill="auto"/>
            <w:vAlign w:val="center"/>
            <w:hideMark/>
          </w:tcPr>
          <w:p w14:paraId="00D47646"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17990</w:t>
            </w:r>
          </w:p>
        </w:tc>
      </w:tr>
      <w:tr w:rsidR="008E4F23" w:rsidRPr="00DB7239" w14:paraId="75DEA09C" w14:textId="77777777" w:rsidTr="002B1EE0">
        <w:trPr>
          <w:trHeight w:val="270"/>
        </w:trPr>
        <w:tc>
          <w:tcPr>
            <w:tcW w:w="2825" w:type="dxa"/>
            <w:shd w:val="clear" w:color="auto" w:fill="auto"/>
            <w:vAlign w:val="center"/>
            <w:hideMark/>
          </w:tcPr>
          <w:p w14:paraId="7006A7D0"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4A60D112"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|3*fx_low +1* fy_low|</w:t>
            </w:r>
          </w:p>
        </w:tc>
        <w:tc>
          <w:tcPr>
            <w:tcW w:w="1985" w:type="dxa"/>
            <w:shd w:val="clear" w:color="auto" w:fill="auto"/>
            <w:vAlign w:val="center"/>
            <w:hideMark/>
          </w:tcPr>
          <w:p w14:paraId="7F4178C6"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|3*fx_high + 1*fy_high|</w:t>
            </w:r>
          </w:p>
        </w:tc>
        <w:tc>
          <w:tcPr>
            <w:tcW w:w="1842" w:type="dxa"/>
            <w:shd w:val="clear" w:color="auto" w:fill="auto"/>
            <w:vAlign w:val="center"/>
            <w:hideMark/>
          </w:tcPr>
          <w:p w14:paraId="0DC350F3"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|3*fy_low + 1*fx_low|</w:t>
            </w:r>
          </w:p>
        </w:tc>
        <w:tc>
          <w:tcPr>
            <w:tcW w:w="1843" w:type="dxa"/>
            <w:shd w:val="clear" w:color="auto" w:fill="auto"/>
            <w:vAlign w:val="center"/>
            <w:hideMark/>
          </w:tcPr>
          <w:p w14:paraId="19052810"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|3*fy_high + 1*fx_high|</w:t>
            </w:r>
          </w:p>
        </w:tc>
      </w:tr>
      <w:tr w:rsidR="008E4F23" w:rsidRPr="00DB7239" w14:paraId="0B414EA8" w14:textId="77777777" w:rsidTr="002B1EE0">
        <w:trPr>
          <w:trHeight w:val="270"/>
        </w:trPr>
        <w:tc>
          <w:tcPr>
            <w:tcW w:w="2825" w:type="dxa"/>
            <w:shd w:val="clear" w:color="auto" w:fill="auto"/>
            <w:vAlign w:val="center"/>
            <w:hideMark/>
          </w:tcPr>
          <w:p w14:paraId="78C486B7"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FFFFF"/>
            <w:vAlign w:val="center"/>
            <w:hideMark/>
          </w:tcPr>
          <w:p w14:paraId="26711909"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13425</w:t>
            </w:r>
          </w:p>
        </w:tc>
        <w:tc>
          <w:tcPr>
            <w:tcW w:w="1985" w:type="dxa"/>
            <w:shd w:val="clear" w:color="000000" w:fill="FFFFFF"/>
            <w:vAlign w:val="center"/>
            <w:hideMark/>
          </w:tcPr>
          <w:p w14:paraId="5BDA402A"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14135</w:t>
            </w:r>
          </w:p>
        </w:tc>
        <w:tc>
          <w:tcPr>
            <w:tcW w:w="1842" w:type="dxa"/>
            <w:shd w:val="clear" w:color="000000" w:fill="FFFFFF"/>
            <w:vAlign w:val="center"/>
            <w:hideMark/>
          </w:tcPr>
          <w:p w14:paraId="5EDC798D"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20275</w:t>
            </w:r>
          </w:p>
        </w:tc>
        <w:tc>
          <w:tcPr>
            <w:tcW w:w="1843" w:type="dxa"/>
            <w:shd w:val="clear" w:color="000000" w:fill="FFFFFF"/>
            <w:vAlign w:val="center"/>
            <w:hideMark/>
          </w:tcPr>
          <w:p w14:paraId="4B2FFE73"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21845</w:t>
            </w:r>
          </w:p>
        </w:tc>
      </w:tr>
      <w:tr w:rsidR="008E4F23" w:rsidRPr="00DB7239" w14:paraId="33B57FF5" w14:textId="77777777" w:rsidTr="002B1EE0">
        <w:trPr>
          <w:trHeight w:val="270"/>
        </w:trPr>
        <w:tc>
          <w:tcPr>
            <w:tcW w:w="2825" w:type="dxa"/>
            <w:shd w:val="clear" w:color="000000" w:fill="F2F2F2"/>
            <w:vAlign w:val="center"/>
            <w:hideMark/>
          </w:tcPr>
          <w:p w14:paraId="63734471"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581592D8"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|fx_low – 4*fy_high|</w:t>
            </w:r>
          </w:p>
        </w:tc>
        <w:tc>
          <w:tcPr>
            <w:tcW w:w="1985" w:type="dxa"/>
            <w:shd w:val="clear" w:color="000000" w:fill="F2F2F2"/>
            <w:vAlign w:val="center"/>
            <w:hideMark/>
          </w:tcPr>
          <w:p w14:paraId="4EAF429B"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|fx_high – 4*fy_low|</w:t>
            </w:r>
          </w:p>
        </w:tc>
        <w:tc>
          <w:tcPr>
            <w:tcW w:w="1842" w:type="dxa"/>
            <w:shd w:val="clear" w:color="000000" w:fill="F2F2F2"/>
            <w:vAlign w:val="center"/>
            <w:hideMark/>
          </w:tcPr>
          <w:p w14:paraId="349B21DB"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|fy_low – 4*fx_high|</w:t>
            </w:r>
          </w:p>
        </w:tc>
        <w:tc>
          <w:tcPr>
            <w:tcW w:w="1843" w:type="dxa"/>
            <w:shd w:val="clear" w:color="000000" w:fill="F2F2F2"/>
            <w:vAlign w:val="center"/>
            <w:hideMark/>
          </w:tcPr>
          <w:p w14:paraId="3E6E9777"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|fy_high – 4*fx_low|</w:t>
            </w:r>
          </w:p>
        </w:tc>
      </w:tr>
      <w:tr w:rsidR="008E4F23" w:rsidRPr="00DB7239" w14:paraId="6424CF26" w14:textId="77777777" w:rsidTr="002B1EE0">
        <w:trPr>
          <w:trHeight w:val="270"/>
        </w:trPr>
        <w:tc>
          <w:tcPr>
            <w:tcW w:w="2825" w:type="dxa"/>
            <w:shd w:val="clear" w:color="000000" w:fill="F2F2F2"/>
            <w:vAlign w:val="center"/>
            <w:hideMark/>
          </w:tcPr>
          <w:p w14:paraId="54FA97AB"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2C9967C5"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23200</w:t>
            </w:r>
          </w:p>
        </w:tc>
        <w:tc>
          <w:tcPr>
            <w:tcW w:w="1985" w:type="dxa"/>
            <w:shd w:val="clear" w:color="000000" w:fill="F2F2F2"/>
            <w:vAlign w:val="center"/>
            <w:hideMark/>
          </w:tcPr>
          <w:p w14:paraId="142EB295"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21130</w:t>
            </w:r>
          </w:p>
        </w:tc>
        <w:tc>
          <w:tcPr>
            <w:tcW w:w="1842" w:type="dxa"/>
            <w:shd w:val="clear" w:color="000000" w:fill="F2F2F2"/>
            <w:vAlign w:val="center"/>
            <w:hideMark/>
          </w:tcPr>
          <w:p w14:paraId="5E85B294" w14:textId="77777777" w:rsidR="008E4F23" w:rsidRPr="00E471F9" w:rsidRDefault="008E4F23" w:rsidP="002B1EE0">
            <w:pPr>
              <w:spacing w:after="0"/>
              <w:jc w:val="center"/>
              <w:rPr>
                <w:rFonts w:ascii="Arial" w:hAnsi="Arial" w:cs="Arial"/>
                <w:color w:val="000000"/>
                <w:sz w:val="16"/>
                <w:szCs w:val="16"/>
                <w:highlight w:val="yellow"/>
              </w:rPr>
            </w:pPr>
            <w:r w:rsidRPr="00E471F9">
              <w:rPr>
                <w:rFonts w:ascii="Arial" w:hAnsi="Arial" w:cs="Arial"/>
                <w:color w:val="000000"/>
                <w:sz w:val="16"/>
                <w:szCs w:val="16"/>
                <w:highlight w:val="yellow"/>
              </w:rPr>
              <w:t>4355</w:t>
            </w:r>
          </w:p>
        </w:tc>
        <w:tc>
          <w:tcPr>
            <w:tcW w:w="1843" w:type="dxa"/>
            <w:shd w:val="clear" w:color="000000" w:fill="F2F2F2"/>
            <w:vAlign w:val="center"/>
            <w:hideMark/>
          </w:tcPr>
          <w:p w14:paraId="4A20B74D" w14:textId="77777777" w:rsidR="008E4F23" w:rsidRPr="00E471F9" w:rsidRDefault="008E4F23" w:rsidP="002B1EE0">
            <w:pPr>
              <w:spacing w:after="0"/>
              <w:jc w:val="center"/>
              <w:rPr>
                <w:rFonts w:ascii="Arial" w:hAnsi="Arial" w:cs="Arial"/>
                <w:color w:val="000000"/>
                <w:sz w:val="16"/>
                <w:szCs w:val="16"/>
                <w:highlight w:val="yellow"/>
              </w:rPr>
            </w:pPr>
            <w:r w:rsidRPr="00E471F9">
              <w:rPr>
                <w:rFonts w:ascii="Arial" w:hAnsi="Arial" w:cs="Arial"/>
                <w:color w:val="000000"/>
                <w:sz w:val="16"/>
                <w:szCs w:val="16"/>
                <w:highlight w:val="yellow"/>
              </w:rPr>
              <w:t>3575</w:t>
            </w:r>
          </w:p>
        </w:tc>
      </w:tr>
      <w:tr w:rsidR="008E4F23" w:rsidRPr="00DB7239" w14:paraId="5CDB542A" w14:textId="77777777" w:rsidTr="002B1EE0">
        <w:trPr>
          <w:trHeight w:val="270"/>
        </w:trPr>
        <w:tc>
          <w:tcPr>
            <w:tcW w:w="2825" w:type="dxa"/>
            <w:shd w:val="clear" w:color="000000" w:fill="F2F2F2"/>
            <w:vAlign w:val="center"/>
            <w:hideMark/>
          </w:tcPr>
          <w:p w14:paraId="732BDE43"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74FA9B09"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|2*fx_low - 3*fy_high|</w:t>
            </w:r>
          </w:p>
        </w:tc>
        <w:tc>
          <w:tcPr>
            <w:tcW w:w="1985" w:type="dxa"/>
            <w:shd w:val="clear" w:color="000000" w:fill="F2F2F2"/>
            <w:vAlign w:val="center"/>
            <w:hideMark/>
          </w:tcPr>
          <w:p w14:paraId="4D1A9B49"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|2*fx_high - 3*fy_low|</w:t>
            </w:r>
          </w:p>
        </w:tc>
        <w:tc>
          <w:tcPr>
            <w:tcW w:w="1842" w:type="dxa"/>
            <w:shd w:val="clear" w:color="000000" w:fill="F2F2F2"/>
            <w:vAlign w:val="center"/>
            <w:hideMark/>
          </w:tcPr>
          <w:p w14:paraId="10C41278"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|2*fy_low - 3*fx_high|</w:t>
            </w:r>
          </w:p>
        </w:tc>
        <w:tc>
          <w:tcPr>
            <w:tcW w:w="1843" w:type="dxa"/>
            <w:shd w:val="clear" w:color="000000" w:fill="F2F2F2"/>
            <w:vAlign w:val="center"/>
            <w:hideMark/>
          </w:tcPr>
          <w:p w14:paraId="4D053BFE"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|2*fy_high -3*fx_low|</w:t>
            </w:r>
          </w:p>
        </w:tc>
      </w:tr>
      <w:tr w:rsidR="008E4F23" w:rsidRPr="00DB7239" w14:paraId="2260A1C2" w14:textId="77777777" w:rsidTr="002B1EE0">
        <w:trPr>
          <w:trHeight w:val="270"/>
        </w:trPr>
        <w:tc>
          <w:tcPr>
            <w:tcW w:w="2825" w:type="dxa"/>
            <w:shd w:val="clear" w:color="000000" w:fill="F2F2F2"/>
            <w:vAlign w:val="center"/>
            <w:hideMark/>
          </w:tcPr>
          <w:p w14:paraId="6538C7BE"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4E53A0DC"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14275</w:t>
            </w:r>
          </w:p>
        </w:tc>
        <w:tc>
          <w:tcPr>
            <w:tcW w:w="1985" w:type="dxa"/>
            <w:shd w:val="clear" w:color="000000" w:fill="F2F2F2"/>
            <w:vAlign w:val="center"/>
            <w:hideMark/>
          </w:tcPr>
          <w:p w14:paraId="794EF3C8"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12635</w:t>
            </w:r>
          </w:p>
        </w:tc>
        <w:tc>
          <w:tcPr>
            <w:tcW w:w="1842" w:type="dxa"/>
            <w:shd w:val="clear" w:color="000000" w:fill="F2F2F2"/>
            <w:vAlign w:val="center"/>
            <w:hideMark/>
          </w:tcPr>
          <w:p w14:paraId="64EB3405"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4140</w:t>
            </w:r>
          </w:p>
        </w:tc>
        <w:tc>
          <w:tcPr>
            <w:tcW w:w="1843" w:type="dxa"/>
            <w:shd w:val="clear" w:color="000000" w:fill="F2F2F2"/>
            <w:vAlign w:val="center"/>
            <w:hideMark/>
          </w:tcPr>
          <w:p w14:paraId="2E37811B"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5350</w:t>
            </w:r>
          </w:p>
        </w:tc>
      </w:tr>
      <w:tr w:rsidR="008E4F23" w:rsidRPr="00DB7239" w14:paraId="03AE0722" w14:textId="77777777" w:rsidTr="002B1EE0">
        <w:trPr>
          <w:trHeight w:val="270"/>
        </w:trPr>
        <w:tc>
          <w:tcPr>
            <w:tcW w:w="2825" w:type="dxa"/>
            <w:shd w:val="clear" w:color="000000" w:fill="F2F2F2"/>
            <w:vAlign w:val="center"/>
            <w:hideMark/>
          </w:tcPr>
          <w:p w14:paraId="702A44BF"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209C5936"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|fx_low + 4*fy_low|</w:t>
            </w:r>
          </w:p>
        </w:tc>
        <w:tc>
          <w:tcPr>
            <w:tcW w:w="1985" w:type="dxa"/>
            <w:shd w:val="clear" w:color="000000" w:fill="F2F2F2"/>
            <w:vAlign w:val="center"/>
            <w:hideMark/>
          </w:tcPr>
          <w:p w14:paraId="29172FFB"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|fx_high + 4*fy_high|</w:t>
            </w:r>
          </w:p>
        </w:tc>
        <w:tc>
          <w:tcPr>
            <w:tcW w:w="1842" w:type="dxa"/>
            <w:shd w:val="clear" w:color="000000" w:fill="F2F2F2"/>
            <w:vAlign w:val="center"/>
            <w:hideMark/>
          </w:tcPr>
          <w:p w14:paraId="79986EF8"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|fy_low + 4*fx_low|</w:t>
            </w:r>
          </w:p>
        </w:tc>
        <w:tc>
          <w:tcPr>
            <w:tcW w:w="1843" w:type="dxa"/>
            <w:shd w:val="clear" w:color="000000" w:fill="F2F2F2"/>
            <w:vAlign w:val="center"/>
            <w:hideMark/>
          </w:tcPr>
          <w:p w14:paraId="67E62889"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|fy_high + 4*fx_high|</w:t>
            </w:r>
          </w:p>
        </w:tc>
      </w:tr>
      <w:tr w:rsidR="008E4F23" w:rsidRPr="00DB7239" w14:paraId="71995555" w14:textId="77777777" w:rsidTr="002B1EE0">
        <w:trPr>
          <w:trHeight w:val="270"/>
        </w:trPr>
        <w:tc>
          <w:tcPr>
            <w:tcW w:w="2825" w:type="dxa"/>
            <w:shd w:val="clear" w:color="000000" w:fill="F2F2F2"/>
            <w:vAlign w:val="center"/>
            <w:hideMark/>
          </w:tcPr>
          <w:p w14:paraId="46546464"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2E9C1D48"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26200</w:t>
            </w:r>
          </w:p>
        </w:tc>
        <w:tc>
          <w:tcPr>
            <w:tcW w:w="1985" w:type="dxa"/>
            <w:shd w:val="clear" w:color="000000" w:fill="F2F2F2"/>
            <w:vAlign w:val="center"/>
            <w:hideMark/>
          </w:tcPr>
          <w:p w14:paraId="361C1B8A"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28270</w:t>
            </w:r>
          </w:p>
        </w:tc>
        <w:tc>
          <w:tcPr>
            <w:tcW w:w="1842" w:type="dxa"/>
            <w:shd w:val="clear" w:color="000000" w:fill="F2F2F2"/>
            <w:vAlign w:val="center"/>
            <w:hideMark/>
          </w:tcPr>
          <w:p w14:paraId="6F594270"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15925</w:t>
            </w:r>
          </w:p>
        </w:tc>
        <w:tc>
          <w:tcPr>
            <w:tcW w:w="1843" w:type="dxa"/>
            <w:shd w:val="clear" w:color="000000" w:fill="F2F2F2"/>
            <w:vAlign w:val="center"/>
            <w:hideMark/>
          </w:tcPr>
          <w:p w14:paraId="4E56C390"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16705</w:t>
            </w:r>
          </w:p>
        </w:tc>
      </w:tr>
      <w:tr w:rsidR="008E4F23" w:rsidRPr="00DB7239" w14:paraId="34014928" w14:textId="77777777" w:rsidTr="002B1EE0">
        <w:trPr>
          <w:trHeight w:val="270"/>
        </w:trPr>
        <w:tc>
          <w:tcPr>
            <w:tcW w:w="2825" w:type="dxa"/>
            <w:shd w:val="clear" w:color="000000" w:fill="F2F2F2"/>
            <w:vAlign w:val="center"/>
            <w:hideMark/>
          </w:tcPr>
          <w:p w14:paraId="226B9EE8"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15BBFC08"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|2*fx_low + 3*fy_low|</w:t>
            </w:r>
          </w:p>
        </w:tc>
        <w:tc>
          <w:tcPr>
            <w:tcW w:w="1985" w:type="dxa"/>
            <w:shd w:val="clear" w:color="000000" w:fill="F2F2F2"/>
            <w:vAlign w:val="center"/>
            <w:hideMark/>
          </w:tcPr>
          <w:p w14:paraId="67C078E6"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|2*fx_high + 3*fy_high|</w:t>
            </w:r>
          </w:p>
        </w:tc>
        <w:tc>
          <w:tcPr>
            <w:tcW w:w="1842" w:type="dxa"/>
            <w:shd w:val="clear" w:color="000000" w:fill="F2F2F2"/>
            <w:vAlign w:val="center"/>
            <w:hideMark/>
          </w:tcPr>
          <w:p w14:paraId="5DEB0005"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|2*fy_low + 3*fx_low|</w:t>
            </w:r>
          </w:p>
        </w:tc>
        <w:tc>
          <w:tcPr>
            <w:tcW w:w="1843" w:type="dxa"/>
            <w:shd w:val="clear" w:color="000000" w:fill="F2F2F2"/>
            <w:vAlign w:val="center"/>
            <w:hideMark/>
          </w:tcPr>
          <w:p w14:paraId="1B6CB24F"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|2*fy_high + 3*fx_high|</w:t>
            </w:r>
          </w:p>
        </w:tc>
      </w:tr>
      <w:tr w:rsidR="008E4F23" w:rsidRPr="00DB7239" w14:paraId="5068DBE3" w14:textId="77777777" w:rsidTr="002B1EE0">
        <w:trPr>
          <w:trHeight w:val="270"/>
        </w:trPr>
        <w:tc>
          <w:tcPr>
            <w:tcW w:w="2825" w:type="dxa"/>
            <w:shd w:val="clear" w:color="000000" w:fill="F2F2F2"/>
            <w:vAlign w:val="center"/>
            <w:hideMark/>
          </w:tcPr>
          <w:p w14:paraId="30604FCF"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79E28E97"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22775</w:t>
            </w:r>
          </w:p>
        </w:tc>
        <w:tc>
          <w:tcPr>
            <w:tcW w:w="1985" w:type="dxa"/>
            <w:shd w:val="clear" w:color="000000" w:fill="F2F2F2"/>
            <w:vAlign w:val="center"/>
            <w:hideMark/>
          </w:tcPr>
          <w:p w14:paraId="03852142"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24415</w:t>
            </w:r>
          </w:p>
        </w:tc>
        <w:tc>
          <w:tcPr>
            <w:tcW w:w="1842" w:type="dxa"/>
            <w:shd w:val="clear" w:color="000000" w:fill="F2F2F2"/>
            <w:vAlign w:val="center"/>
            <w:hideMark/>
          </w:tcPr>
          <w:p w14:paraId="255991C2"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19350</w:t>
            </w:r>
          </w:p>
        </w:tc>
        <w:tc>
          <w:tcPr>
            <w:tcW w:w="1843" w:type="dxa"/>
            <w:shd w:val="clear" w:color="000000" w:fill="F2F2F2"/>
            <w:vAlign w:val="center"/>
            <w:hideMark/>
          </w:tcPr>
          <w:p w14:paraId="78397C77"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20560</w:t>
            </w:r>
          </w:p>
        </w:tc>
      </w:tr>
    </w:tbl>
    <w:p w14:paraId="61C87AA4" w14:textId="77777777" w:rsidR="008E4F23" w:rsidRPr="0073594C" w:rsidRDefault="008E4F23" w:rsidP="008E4F23">
      <w:pPr>
        <w:rPr>
          <w:lang w:eastAsia="ko-KR"/>
        </w:rPr>
      </w:pPr>
    </w:p>
    <w:p w14:paraId="6315C3FC" w14:textId="276CB63A" w:rsidR="008E4F23" w:rsidRPr="0073594C" w:rsidRDefault="008E4F23" w:rsidP="008E4F23">
      <w:pPr>
        <w:jc w:val="center"/>
        <w:rPr>
          <w:lang w:eastAsia="zh-CN"/>
        </w:rPr>
      </w:pPr>
      <w:r w:rsidRPr="0073594C">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56</w:t>
      </w:r>
      <w:r w:rsidRPr="0073594C">
        <w:rPr>
          <w:rFonts w:ascii="Arial" w:hAnsi="Arial" w:cs="Arial"/>
          <w:b/>
          <w:bCs/>
          <w:lang w:val="en-US" w:eastAsia="zh-CN"/>
        </w:rPr>
        <w:t>.2</w:t>
      </w:r>
      <w:r w:rsidRPr="0073594C">
        <w:rPr>
          <w:rFonts w:ascii="Arial" w:hAnsi="Arial" w:cs="Arial"/>
          <w:b/>
          <w:bCs/>
          <w:lang w:val="en-US"/>
        </w:rPr>
        <w:t>.</w:t>
      </w:r>
      <w:r>
        <w:rPr>
          <w:rFonts w:ascii="Arial" w:hAnsi="Arial" w:cs="Arial"/>
          <w:b/>
          <w:bCs/>
          <w:lang w:val="en-US" w:eastAsia="zh-CN"/>
        </w:rPr>
        <w:t>1</w:t>
      </w:r>
      <w:r w:rsidRPr="0073594C">
        <w:rPr>
          <w:rFonts w:ascii="Arial" w:hAnsi="Arial" w:cs="Arial"/>
          <w:b/>
          <w:bCs/>
          <w:lang w:val="en-US"/>
        </w:rPr>
        <w:t xml:space="preserve">-3: Band </w:t>
      </w:r>
      <w:r w:rsidRPr="0073594C">
        <w:rPr>
          <w:rFonts w:ascii="Arial" w:hAnsi="Arial" w:cs="Arial"/>
          <w:b/>
          <w:bCs/>
          <w:lang w:val="en-US" w:eastAsia="zh-CN"/>
        </w:rPr>
        <w:t>n</w:t>
      </w:r>
      <w:r>
        <w:rPr>
          <w:rFonts w:ascii="Arial" w:hAnsi="Arial" w:cs="Arial"/>
          <w:b/>
          <w:bCs/>
          <w:lang w:val="en-US" w:eastAsia="zh-CN"/>
        </w:rPr>
        <w:t>78</w:t>
      </w:r>
      <w:r w:rsidRPr="0073594C">
        <w:rPr>
          <w:rFonts w:ascii="Arial" w:hAnsi="Arial" w:cs="Arial"/>
          <w:b/>
          <w:bCs/>
          <w:lang w:val="en-US"/>
        </w:rPr>
        <w:t xml:space="preserve"> and Band </w:t>
      </w:r>
      <w:r w:rsidRPr="0073594C">
        <w:rPr>
          <w:rFonts w:ascii="Arial" w:hAnsi="Arial" w:cs="Arial"/>
          <w:b/>
          <w:bCs/>
          <w:lang w:val="en-US" w:eastAsia="zh-CN"/>
        </w:rPr>
        <w:t>n</w:t>
      </w:r>
      <w:r>
        <w:rPr>
          <w:rFonts w:ascii="Arial" w:hAnsi="Arial" w:cs="Arial"/>
          <w:b/>
          <w:bCs/>
          <w:lang w:val="en-US" w:eastAsia="zh-CN"/>
        </w:rPr>
        <w:t>102</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harmonics and IMD products</w:t>
      </w:r>
    </w:p>
    <w:tbl>
      <w:tblPr>
        <w:tblW w:w="103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825"/>
        <w:gridCol w:w="1843"/>
        <w:gridCol w:w="1985"/>
        <w:gridCol w:w="1842"/>
        <w:gridCol w:w="1843"/>
      </w:tblGrid>
      <w:tr w:rsidR="008E4F23" w:rsidRPr="00DB7239" w14:paraId="0F02731F" w14:textId="77777777" w:rsidTr="002B1EE0">
        <w:trPr>
          <w:trHeight w:val="270"/>
        </w:trPr>
        <w:tc>
          <w:tcPr>
            <w:tcW w:w="2825" w:type="dxa"/>
            <w:shd w:val="clear" w:color="auto" w:fill="auto"/>
            <w:vAlign w:val="center"/>
            <w:hideMark/>
          </w:tcPr>
          <w:p w14:paraId="550C95A7" w14:textId="77777777" w:rsidR="008E4F23" w:rsidRPr="00DB7239" w:rsidRDefault="008E4F23" w:rsidP="002B1EE0">
            <w:pPr>
              <w:spacing w:after="0"/>
              <w:jc w:val="center"/>
              <w:rPr>
                <w:rFonts w:ascii="Arial" w:hAnsi="Arial" w:cs="Arial"/>
                <w:b/>
                <w:bCs/>
                <w:color w:val="000000"/>
                <w:sz w:val="18"/>
                <w:szCs w:val="18"/>
              </w:rPr>
            </w:pPr>
            <w:r w:rsidRPr="00DB7239">
              <w:rPr>
                <w:rFonts w:ascii="Arial" w:hAnsi="Arial" w:cs="Arial"/>
                <w:b/>
                <w:bCs/>
                <w:color w:val="000000"/>
                <w:sz w:val="18"/>
                <w:szCs w:val="18"/>
              </w:rPr>
              <w:t>UE UL carriers</w:t>
            </w:r>
          </w:p>
        </w:tc>
        <w:tc>
          <w:tcPr>
            <w:tcW w:w="1843" w:type="dxa"/>
            <w:shd w:val="clear" w:color="auto" w:fill="auto"/>
            <w:vAlign w:val="center"/>
            <w:hideMark/>
          </w:tcPr>
          <w:p w14:paraId="5ED61237" w14:textId="77777777" w:rsidR="008E4F23" w:rsidRPr="00DB7239" w:rsidRDefault="008E4F23" w:rsidP="002B1EE0">
            <w:pPr>
              <w:spacing w:after="0"/>
              <w:jc w:val="center"/>
              <w:rPr>
                <w:rFonts w:ascii="Arial" w:hAnsi="Arial" w:cs="Arial"/>
                <w:b/>
                <w:bCs/>
                <w:color w:val="000000"/>
                <w:sz w:val="18"/>
                <w:szCs w:val="18"/>
              </w:rPr>
            </w:pPr>
            <w:r w:rsidRPr="00DB7239">
              <w:rPr>
                <w:rFonts w:ascii="Arial" w:hAnsi="Arial" w:cs="Arial"/>
                <w:b/>
                <w:bCs/>
                <w:color w:val="000000"/>
                <w:sz w:val="18"/>
                <w:szCs w:val="18"/>
              </w:rPr>
              <w:t>fx_low</w:t>
            </w:r>
          </w:p>
        </w:tc>
        <w:tc>
          <w:tcPr>
            <w:tcW w:w="1985" w:type="dxa"/>
            <w:shd w:val="clear" w:color="auto" w:fill="auto"/>
            <w:vAlign w:val="center"/>
            <w:hideMark/>
          </w:tcPr>
          <w:p w14:paraId="5585AD0F" w14:textId="77777777" w:rsidR="008E4F23" w:rsidRPr="00DB7239" w:rsidRDefault="008E4F23" w:rsidP="002B1EE0">
            <w:pPr>
              <w:spacing w:after="0"/>
              <w:jc w:val="center"/>
              <w:rPr>
                <w:rFonts w:ascii="Arial" w:hAnsi="Arial" w:cs="Arial"/>
                <w:b/>
                <w:bCs/>
                <w:color w:val="000000"/>
                <w:sz w:val="18"/>
                <w:szCs w:val="18"/>
              </w:rPr>
            </w:pPr>
            <w:r w:rsidRPr="00DB7239">
              <w:rPr>
                <w:rFonts w:ascii="Arial" w:hAnsi="Arial" w:cs="Arial"/>
                <w:b/>
                <w:bCs/>
                <w:color w:val="000000"/>
                <w:sz w:val="18"/>
                <w:szCs w:val="18"/>
              </w:rPr>
              <w:t>fx_high</w:t>
            </w:r>
          </w:p>
        </w:tc>
        <w:tc>
          <w:tcPr>
            <w:tcW w:w="1842" w:type="dxa"/>
            <w:shd w:val="clear" w:color="auto" w:fill="auto"/>
            <w:vAlign w:val="center"/>
            <w:hideMark/>
          </w:tcPr>
          <w:p w14:paraId="044CF391" w14:textId="77777777" w:rsidR="008E4F23" w:rsidRPr="00DB7239" w:rsidRDefault="008E4F23" w:rsidP="002B1EE0">
            <w:pPr>
              <w:spacing w:after="0"/>
              <w:jc w:val="center"/>
              <w:rPr>
                <w:rFonts w:ascii="Arial" w:hAnsi="Arial" w:cs="Arial"/>
                <w:b/>
                <w:bCs/>
                <w:color w:val="000000"/>
                <w:sz w:val="18"/>
                <w:szCs w:val="18"/>
              </w:rPr>
            </w:pPr>
            <w:r w:rsidRPr="00DB7239">
              <w:rPr>
                <w:rFonts w:ascii="Arial" w:hAnsi="Arial" w:cs="Arial"/>
                <w:b/>
                <w:bCs/>
                <w:color w:val="000000"/>
                <w:sz w:val="18"/>
                <w:szCs w:val="18"/>
              </w:rPr>
              <w:t>fy_low</w:t>
            </w:r>
          </w:p>
        </w:tc>
        <w:tc>
          <w:tcPr>
            <w:tcW w:w="1843" w:type="dxa"/>
            <w:shd w:val="clear" w:color="auto" w:fill="auto"/>
            <w:vAlign w:val="center"/>
            <w:hideMark/>
          </w:tcPr>
          <w:p w14:paraId="1728B05C" w14:textId="77777777" w:rsidR="008E4F23" w:rsidRPr="00DB7239" w:rsidRDefault="008E4F23" w:rsidP="002B1EE0">
            <w:pPr>
              <w:spacing w:after="0"/>
              <w:jc w:val="center"/>
              <w:rPr>
                <w:rFonts w:ascii="Arial" w:hAnsi="Arial" w:cs="Arial"/>
                <w:b/>
                <w:bCs/>
                <w:color w:val="000000"/>
                <w:sz w:val="18"/>
                <w:szCs w:val="18"/>
              </w:rPr>
            </w:pPr>
            <w:r w:rsidRPr="00DB7239">
              <w:rPr>
                <w:rFonts w:ascii="Arial" w:hAnsi="Arial" w:cs="Arial"/>
                <w:b/>
                <w:bCs/>
                <w:color w:val="000000"/>
                <w:sz w:val="18"/>
                <w:szCs w:val="18"/>
              </w:rPr>
              <w:t>fy_high</w:t>
            </w:r>
          </w:p>
        </w:tc>
      </w:tr>
      <w:tr w:rsidR="008E4F23" w:rsidRPr="00DB7239" w14:paraId="5EC2D786" w14:textId="77777777" w:rsidTr="002B1EE0">
        <w:trPr>
          <w:trHeight w:val="270"/>
        </w:trPr>
        <w:tc>
          <w:tcPr>
            <w:tcW w:w="2825" w:type="dxa"/>
            <w:shd w:val="clear" w:color="000000" w:fill="F2F2F2"/>
            <w:vAlign w:val="center"/>
            <w:hideMark/>
          </w:tcPr>
          <w:p w14:paraId="6C071A7D"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UL Frequency [MHz]</w:t>
            </w:r>
          </w:p>
        </w:tc>
        <w:tc>
          <w:tcPr>
            <w:tcW w:w="1843" w:type="dxa"/>
            <w:shd w:val="clear" w:color="000000" w:fill="F2F2F2"/>
            <w:vAlign w:val="center"/>
            <w:hideMark/>
          </w:tcPr>
          <w:p w14:paraId="67903062"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3300</w:t>
            </w:r>
          </w:p>
        </w:tc>
        <w:tc>
          <w:tcPr>
            <w:tcW w:w="1985" w:type="dxa"/>
            <w:shd w:val="clear" w:color="000000" w:fill="F2F2F2"/>
            <w:vAlign w:val="center"/>
            <w:hideMark/>
          </w:tcPr>
          <w:p w14:paraId="219D0CED"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3800</w:t>
            </w:r>
          </w:p>
        </w:tc>
        <w:tc>
          <w:tcPr>
            <w:tcW w:w="1842" w:type="dxa"/>
            <w:shd w:val="clear" w:color="000000" w:fill="F2F2F2"/>
            <w:vAlign w:val="center"/>
            <w:hideMark/>
          </w:tcPr>
          <w:p w14:paraId="2105941A"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5925</w:t>
            </w:r>
          </w:p>
        </w:tc>
        <w:tc>
          <w:tcPr>
            <w:tcW w:w="1843" w:type="dxa"/>
            <w:shd w:val="clear" w:color="000000" w:fill="F2F2F2"/>
            <w:vAlign w:val="center"/>
            <w:hideMark/>
          </w:tcPr>
          <w:p w14:paraId="6E0F5F2B"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6425</w:t>
            </w:r>
          </w:p>
        </w:tc>
      </w:tr>
      <w:tr w:rsidR="008E4F23" w:rsidRPr="00DB7239" w14:paraId="334E84DD" w14:textId="77777777" w:rsidTr="002B1EE0">
        <w:trPr>
          <w:trHeight w:val="270"/>
        </w:trPr>
        <w:tc>
          <w:tcPr>
            <w:tcW w:w="2825" w:type="dxa"/>
            <w:shd w:val="clear" w:color="000000" w:fill="F2F2F2"/>
            <w:vAlign w:val="center"/>
            <w:hideMark/>
          </w:tcPr>
          <w:p w14:paraId="73D326E3"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DL Frequency [MHz]</w:t>
            </w:r>
          </w:p>
        </w:tc>
        <w:tc>
          <w:tcPr>
            <w:tcW w:w="1843" w:type="dxa"/>
            <w:shd w:val="clear" w:color="000000" w:fill="F2F2F2"/>
            <w:vAlign w:val="center"/>
            <w:hideMark/>
          </w:tcPr>
          <w:p w14:paraId="0687D24C"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3300</w:t>
            </w:r>
          </w:p>
        </w:tc>
        <w:tc>
          <w:tcPr>
            <w:tcW w:w="1985" w:type="dxa"/>
            <w:shd w:val="clear" w:color="000000" w:fill="F2F2F2"/>
            <w:vAlign w:val="center"/>
            <w:hideMark/>
          </w:tcPr>
          <w:p w14:paraId="239B5C97"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3800</w:t>
            </w:r>
          </w:p>
        </w:tc>
        <w:tc>
          <w:tcPr>
            <w:tcW w:w="1842" w:type="dxa"/>
            <w:shd w:val="clear" w:color="000000" w:fill="F2F2F2"/>
            <w:vAlign w:val="center"/>
            <w:hideMark/>
          </w:tcPr>
          <w:p w14:paraId="1A3BE26D"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5925</w:t>
            </w:r>
          </w:p>
        </w:tc>
        <w:tc>
          <w:tcPr>
            <w:tcW w:w="1843" w:type="dxa"/>
            <w:shd w:val="clear" w:color="000000" w:fill="F2F2F2"/>
            <w:vAlign w:val="center"/>
            <w:hideMark/>
          </w:tcPr>
          <w:p w14:paraId="066A33B6"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6425</w:t>
            </w:r>
          </w:p>
        </w:tc>
      </w:tr>
      <w:tr w:rsidR="008E4F23" w:rsidRPr="00DB7239" w14:paraId="4D8FDFE5" w14:textId="77777777" w:rsidTr="002B1EE0">
        <w:trPr>
          <w:trHeight w:val="270"/>
        </w:trPr>
        <w:tc>
          <w:tcPr>
            <w:tcW w:w="2825" w:type="dxa"/>
            <w:shd w:val="clear" w:color="auto" w:fill="auto"/>
            <w:vAlign w:val="center"/>
            <w:hideMark/>
          </w:tcPr>
          <w:p w14:paraId="664BF184"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2nd order IMD products</w:t>
            </w:r>
          </w:p>
        </w:tc>
        <w:tc>
          <w:tcPr>
            <w:tcW w:w="1843" w:type="dxa"/>
            <w:shd w:val="clear" w:color="auto" w:fill="auto"/>
            <w:vAlign w:val="center"/>
            <w:hideMark/>
          </w:tcPr>
          <w:p w14:paraId="0A7D4FFD"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|fy_low – fx_high|</w:t>
            </w:r>
          </w:p>
        </w:tc>
        <w:tc>
          <w:tcPr>
            <w:tcW w:w="1985" w:type="dxa"/>
            <w:shd w:val="clear" w:color="auto" w:fill="auto"/>
            <w:vAlign w:val="center"/>
            <w:hideMark/>
          </w:tcPr>
          <w:p w14:paraId="04725A21"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|fy_high – fx_low|</w:t>
            </w:r>
          </w:p>
        </w:tc>
        <w:tc>
          <w:tcPr>
            <w:tcW w:w="1842" w:type="dxa"/>
            <w:shd w:val="clear" w:color="auto" w:fill="auto"/>
            <w:vAlign w:val="center"/>
            <w:hideMark/>
          </w:tcPr>
          <w:p w14:paraId="31F866D3"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|fy_low + fx_low|</w:t>
            </w:r>
          </w:p>
        </w:tc>
        <w:tc>
          <w:tcPr>
            <w:tcW w:w="1843" w:type="dxa"/>
            <w:shd w:val="clear" w:color="auto" w:fill="auto"/>
            <w:vAlign w:val="center"/>
            <w:hideMark/>
          </w:tcPr>
          <w:p w14:paraId="218D8765"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|fy_high + fx_high|</w:t>
            </w:r>
          </w:p>
        </w:tc>
      </w:tr>
      <w:tr w:rsidR="008E4F23" w:rsidRPr="00DB7239" w14:paraId="270F9CB6" w14:textId="77777777" w:rsidTr="002B1EE0">
        <w:trPr>
          <w:trHeight w:val="270"/>
        </w:trPr>
        <w:tc>
          <w:tcPr>
            <w:tcW w:w="2825" w:type="dxa"/>
            <w:shd w:val="clear" w:color="auto" w:fill="auto"/>
            <w:vAlign w:val="center"/>
            <w:hideMark/>
          </w:tcPr>
          <w:p w14:paraId="238D227E"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78710E7E" w14:textId="77777777" w:rsidR="008E4F23" w:rsidRPr="00E471F9" w:rsidRDefault="008E4F23" w:rsidP="002B1EE0">
            <w:pPr>
              <w:spacing w:after="0"/>
              <w:jc w:val="center"/>
              <w:rPr>
                <w:rFonts w:ascii="Arial" w:hAnsi="Arial" w:cs="Arial"/>
                <w:color w:val="000000"/>
                <w:sz w:val="16"/>
                <w:szCs w:val="16"/>
                <w:highlight w:val="yellow"/>
              </w:rPr>
            </w:pPr>
            <w:r w:rsidRPr="00E471F9">
              <w:rPr>
                <w:rFonts w:ascii="Arial" w:hAnsi="Arial" w:cs="Arial"/>
                <w:color w:val="000000"/>
                <w:sz w:val="16"/>
                <w:szCs w:val="16"/>
                <w:highlight w:val="yellow"/>
              </w:rPr>
              <w:t>2125</w:t>
            </w:r>
          </w:p>
        </w:tc>
        <w:tc>
          <w:tcPr>
            <w:tcW w:w="1985" w:type="dxa"/>
            <w:shd w:val="clear" w:color="auto" w:fill="auto"/>
            <w:vAlign w:val="center"/>
            <w:hideMark/>
          </w:tcPr>
          <w:p w14:paraId="2445E5FF" w14:textId="77777777" w:rsidR="008E4F23" w:rsidRPr="00E471F9" w:rsidRDefault="008E4F23" w:rsidP="002B1EE0">
            <w:pPr>
              <w:spacing w:after="0"/>
              <w:jc w:val="center"/>
              <w:rPr>
                <w:rFonts w:ascii="Arial" w:hAnsi="Arial" w:cs="Arial"/>
                <w:color w:val="000000"/>
                <w:sz w:val="16"/>
                <w:szCs w:val="16"/>
                <w:highlight w:val="yellow"/>
              </w:rPr>
            </w:pPr>
            <w:r w:rsidRPr="00E471F9">
              <w:rPr>
                <w:rFonts w:ascii="Arial" w:hAnsi="Arial" w:cs="Arial"/>
                <w:color w:val="000000"/>
                <w:sz w:val="16"/>
                <w:szCs w:val="16"/>
                <w:highlight w:val="yellow"/>
              </w:rPr>
              <w:t>3125</w:t>
            </w:r>
          </w:p>
        </w:tc>
        <w:tc>
          <w:tcPr>
            <w:tcW w:w="1842" w:type="dxa"/>
            <w:shd w:val="clear" w:color="auto" w:fill="auto"/>
            <w:vAlign w:val="center"/>
            <w:hideMark/>
          </w:tcPr>
          <w:p w14:paraId="2895229B"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9225</w:t>
            </w:r>
          </w:p>
        </w:tc>
        <w:tc>
          <w:tcPr>
            <w:tcW w:w="1843" w:type="dxa"/>
            <w:shd w:val="clear" w:color="auto" w:fill="auto"/>
            <w:vAlign w:val="center"/>
            <w:hideMark/>
          </w:tcPr>
          <w:p w14:paraId="7C5D6C45"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10225</w:t>
            </w:r>
          </w:p>
        </w:tc>
      </w:tr>
      <w:tr w:rsidR="008E4F23" w:rsidRPr="00DB7239" w14:paraId="0130FC71" w14:textId="77777777" w:rsidTr="002B1EE0">
        <w:trPr>
          <w:trHeight w:val="270"/>
        </w:trPr>
        <w:tc>
          <w:tcPr>
            <w:tcW w:w="2825" w:type="dxa"/>
            <w:shd w:val="clear" w:color="000000" w:fill="F2F2F2"/>
            <w:vAlign w:val="center"/>
            <w:hideMark/>
          </w:tcPr>
          <w:p w14:paraId="1CFBBF85"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3rd order IMD products</w:t>
            </w:r>
          </w:p>
        </w:tc>
        <w:tc>
          <w:tcPr>
            <w:tcW w:w="1843" w:type="dxa"/>
            <w:shd w:val="clear" w:color="000000" w:fill="F2F2F2"/>
            <w:vAlign w:val="center"/>
            <w:hideMark/>
          </w:tcPr>
          <w:p w14:paraId="00EF1D26"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|2*fx_low – fy_high|</w:t>
            </w:r>
          </w:p>
        </w:tc>
        <w:tc>
          <w:tcPr>
            <w:tcW w:w="1985" w:type="dxa"/>
            <w:shd w:val="clear" w:color="000000" w:fill="F2F2F2"/>
            <w:vAlign w:val="center"/>
            <w:hideMark/>
          </w:tcPr>
          <w:p w14:paraId="703DE762"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|2*fx_high – fy_low|</w:t>
            </w:r>
          </w:p>
        </w:tc>
        <w:tc>
          <w:tcPr>
            <w:tcW w:w="1842" w:type="dxa"/>
            <w:shd w:val="clear" w:color="000000" w:fill="F2F2F2"/>
            <w:vAlign w:val="center"/>
            <w:hideMark/>
          </w:tcPr>
          <w:p w14:paraId="11E29DBB"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|2*fy_low – fx_high|</w:t>
            </w:r>
          </w:p>
        </w:tc>
        <w:tc>
          <w:tcPr>
            <w:tcW w:w="1843" w:type="dxa"/>
            <w:shd w:val="clear" w:color="000000" w:fill="F2F2F2"/>
            <w:vAlign w:val="center"/>
            <w:hideMark/>
          </w:tcPr>
          <w:p w14:paraId="3DC9C901"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|2*fy_high – fx_low|</w:t>
            </w:r>
          </w:p>
        </w:tc>
      </w:tr>
      <w:tr w:rsidR="008E4F23" w:rsidRPr="00DB7239" w14:paraId="79FAE76C" w14:textId="77777777" w:rsidTr="002B1EE0">
        <w:trPr>
          <w:trHeight w:val="270"/>
        </w:trPr>
        <w:tc>
          <w:tcPr>
            <w:tcW w:w="2825" w:type="dxa"/>
            <w:shd w:val="clear" w:color="000000" w:fill="F2F2F2"/>
            <w:vAlign w:val="center"/>
            <w:hideMark/>
          </w:tcPr>
          <w:p w14:paraId="4F511CB1"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75C6A17E"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175</w:t>
            </w:r>
          </w:p>
        </w:tc>
        <w:tc>
          <w:tcPr>
            <w:tcW w:w="1985" w:type="dxa"/>
            <w:shd w:val="clear" w:color="000000" w:fill="F2F2F2"/>
            <w:vAlign w:val="center"/>
            <w:hideMark/>
          </w:tcPr>
          <w:p w14:paraId="602E595B"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1675</w:t>
            </w:r>
          </w:p>
        </w:tc>
        <w:tc>
          <w:tcPr>
            <w:tcW w:w="1842" w:type="dxa"/>
            <w:shd w:val="clear" w:color="000000" w:fill="F2F2F2"/>
            <w:vAlign w:val="center"/>
            <w:hideMark/>
          </w:tcPr>
          <w:p w14:paraId="6D26D830"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8050</w:t>
            </w:r>
          </w:p>
        </w:tc>
        <w:tc>
          <w:tcPr>
            <w:tcW w:w="1843" w:type="dxa"/>
            <w:shd w:val="clear" w:color="000000" w:fill="F2F2F2"/>
            <w:vAlign w:val="center"/>
            <w:hideMark/>
          </w:tcPr>
          <w:p w14:paraId="0640AB5E"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9550</w:t>
            </w:r>
          </w:p>
        </w:tc>
      </w:tr>
      <w:tr w:rsidR="008E4F23" w:rsidRPr="00DB7239" w14:paraId="296B6C24" w14:textId="77777777" w:rsidTr="002B1EE0">
        <w:trPr>
          <w:trHeight w:val="270"/>
        </w:trPr>
        <w:tc>
          <w:tcPr>
            <w:tcW w:w="2825" w:type="dxa"/>
            <w:shd w:val="clear" w:color="000000" w:fill="F2F2F2"/>
            <w:vAlign w:val="center"/>
            <w:hideMark/>
          </w:tcPr>
          <w:p w14:paraId="298D15DE"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3rd order IMD products</w:t>
            </w:r>
          </w:p>
        </w:tc>
        <w:tc>
          <w:tcPr>
            <w:tcW w:w="1843" w:type="dxa"/>
            <w:shd w:val="clear" w:color="000000" w:fill="F2F2F2"/>
            <w:vAlign w:val="center"/>
            <w:hideMark/>
          </w:tcPr>
          <w:p w14:paraId="248CB466"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|2*fx_low + fy_low|</w:t>
            </w:r>
          </w:p>
        </w:tc>
        <w:tc>
          <w:tcPr>
            <w:tcW w:w="1985" w:type="dxa"/>
            <w:shd w:val="clear" w:color="000000" w:fill="F2F2F2"/>
            <w:vAlign w:val="center"/>
            <w:hideMark/>
          </w:tcPr>
          <w:p w14:paraId="44F18339"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|2*fx_high + fy_high|</w:t>
            </w:r>
          </w:p>
        </w:tc>
        <w:tc>
          <w:tcPr>
            <w:tcW w:w="1842" w:type="dxa"/>
            <w:shd w:val="clear" w:color="000000" w:fill="F2F2F2"/>
            <w:vAlign w:val="center"/>
            <w:hideMark/>
          </w:tcPr>
          <w:p w14:paraId="0043F734"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|2*fy_low + fx_low|</w:t>
            </w:r>
          </w:p>
        </w:tc>
        <w:tc>
          <w:tcPr>
            <w:tcW w:w="1843" w:type="dxa"/>
            <w:shd w:val="clear" w:color="000000" w:fill="F2F2F2"/>
            <w:vAlign w:val="center"/>
            <w:hideMark/>
          </w:tcPr>
          <w:p w14:paraId="4A6F4308"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|2*fy_high + fx_high|</w:t>
            </w:r>
          </w:p>
        </w:tc>
      </w:tr>
      <w:tr w:rsidR="008E4F23" w:rsidRPr="00DB7239" w14:paraId="245C353C" w14:textId="77777777" w:rsidTr="002B1EE0">
        <w:trPr>
          <w:trHeight w:val="270"/>
        </w:trPr>
        <w:tc>
          <w:tcPr>
            <w:tcW w:w="2825" w:type="dxa"/>
            <w:shd w:val="clear" w:color="000000" w:fill="F2F2F2"/>
            <w:vAlign w:val="center"/>
            <w:hideMark/>
          </w:tcPr>
          <w:p w14:paraId="192067F7"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0B411BC4"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12525</w:t>
            </w:r>
          </w:p>
        </w:tc>
        <w:tc>
          <w:tcPr>
            <w:tcW w:w="1985" w:type="dxa"/>
            <w:shd w:val="clear" w:color="000000" w:fill="F2F2F2"/>
            <w:vAlign w:val="center"/>
            <w:hideMark/>
          </w:tcPr>
          <w:p w14:paraId="5BD2E80C"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14025</w:t>
            </w:r>
          </w:p>
        </w:tc>
        <w:tc>
          <w:tcPr>
            <w:tcW w:w="1842" w:type="dxa"/>
            <w:shd w:val="clear" w:color="000000" w:fill="F2F2F2"/>
            <w:vAlign w:val="center"/>
            <w:hideMark/>
          </w:tcPr>
          <w:p w14:paraId="451CF6E4"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15150</w:t>
            </w:r>
          </w:p>
        </w:tc>
        <w:tc>
          <w:tcPr>
            <w:tcW w:w="1843" w:type="dxa"/>
            <w:shd w:val="clear" w:color="000000" w:fill="F2F2F2"/>
            <w:vAlign w:val="center"/>
            <w:hideMark/>
          </w:tcPr>
          <w:p w14:paraId="03385D34"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16650</w:t>
            </w:r>
          </w:p>
        </w:tc>
      </w:tr>
      <w:tr w:rsidR="008E4F23" w:rsidRPr="00DB7239" w14:paraId="30024A9A" w14:textId="77777777" w:rsidTr="002B1EE0">
        <w:trPr>
          <w:trHeight w:val="270"/>
        </w:trPr>
        <w:tc>
          <w:tcPr>
            <w:tcW w:w="2825" w:type="dxa"/>
            <w:shd w:val="clear" w:color="auto" w:fill="auto"/>
            <w:vAlign w:val="center"/>
            <w:hideMark/>
          </w:tcPr>
          <w:p w14:paraId="00731220"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598AF924"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|3*fx_low –1* fy_high|</w:t>
            </w:r>
          </w:p>
        </w:tc>
        <w:tc>
          <w:tcPr>
            <w:tcW w:w="1985" w:type="dxa"/>
            <w:shd w:val="clear" w:color="auto" w:fill="auto"/>
            <w:vAlign w:val="center"/>
            <w:hideMark/>
          </w:tcPr>
          <w:p w14:paraId="4384B7AA"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|3*fx_high – 1*fy_low|</w:t>
            </w:r>
          </w:p>
        </w:tc>
        <w:tc>
          <w:tcPr>
            <w:tcW w:w="1842" w:type="dxa"/>
            <w:shd w:val="clear" w:color="auto" w:fill="auto"/>
            <w:vAlign w:val="center"/>
            <w:hideMark/>
          </w:tcPr>
          <w:p w14:paraId="5586D50A"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|3*fy_low – 1*fx_high|</w:t>
            </w:r>
          </w:p>
        </w:tc>
        <w:tc>
          <w:tcPr>
            <w:tcW w:w="1843" w:type="dxa"/>
            <w:shd w:val="clear" w:color="auto" w:fill="auto"/>
            <w:vAlign w:val="center"/>
            <w:hideMark/>
          </w:tcPr>
          <w:p w14:paraId="30A7CA22"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|3*fy_high – 1*fx_low|</w:t>
            </w:r>
          </w:p>
        </w:tc>
      </w:tr>
      <w:tr w:rsidR="008E4F23" w:rsidRPr="00DB7239" w14:paraId="7F89FD42" w14:textId="77777777" w:rsidTr="002B1EE0">
        <w:trPr>
          <w:trHeight w:val="270"/>
        </w:trPr>
        <w:tc>
          <w:tcPr>
            <w:tcW w:w="2825" w:type="dxa"/>
            <w:shd w:val="clear" w:color="auto" w:fill="auto"/>
            <w:vAlign w:val="center"/>
            <w:hideMark/>
          </w:tcPr>
          <w:p w14:paraId="62F4BE06"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622AE257"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3475</w:t>
            </w:r>
          </w:p>
        </w:tc>
        <w:tc>
          <w:tcPr>
            <w:tcW w:w="1985" w:type="dxa"/>
            <w:shd w:val="clear" w:color="auto" w:fill="auto"/>
            <w:vAlign w:val="center"/>
            <w:hideMark/>
          </w:tcPr>
          <w:p w14:paraId="223A0E9B"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5475</w:t>
            </w:r>
          </w:p>
        </w:tc>
        <w:tc>
          <w:tcPr>
            <w:tcW w:w="1842" w:type="dxa"/>
            <w:shd w:val="clear" w:color="auto" w:fill="auto"/>
            <w:vAlign w:val="center"/>
            <w:hideMark/>
          </w:tcPr>
          <w:p w14:paraId="284F1279"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13975</w:t>
            </w:r>
          </w:p>
        </w:tc>
        <w:tc>
          <w:tcPr>
            <w:tcW w:w="1843" w:type="dxa"/>
            <w:shd w:val="clear" w:color="auto" w:fill="auto"/>
            <w:vAlign w:val="center"/>
            <w:hideMark/>
          </w:tcPr>
          <w:p w14:paraId="7C846E57"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15975</w:t>
            </w:r>
          </w:p>
        </w:tc>
      </w:tr>
      <w:tr w:rsidR="008E4F23" w:rsidRPr="00DB7239" w14:paraId="144218B1" w14:textId="77777777" w:rsidTr="002B1EE0">
        <w:trPr>
          <w:trHeight w:val="270"/>
        </w:trPr>
        <w:tc>
          <w:tcPr>
            <w:tcW w:w="2825" w:type="dxa"/>
            <w:shd w:val="clear" w:color="auto" w:fill="auto"/>
            <w:vAlign w:val="center"/>
            <w:hideMark/>
          </w:tcPr>
          <w:p w14:paraId="6BC5BE57"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1C240911"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|2*fx_low –2* fy_high|</w:t>
            </w:r>
          </w:p>
        </w:tc>
        <w:tc>
          <w:tcPr>
            <w:tcW w:w="1985" w:type="dxa"/>
            <w:shd w:val="clear" w:color="auto" w:fill="auto"/>
            <w:vAlign w:val="center"/>
            <w:hideMark/>
          </w:tcPr>
          <w:p w14:paraId="2D7C9596"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|2*fx_high –2* fy_low|</w:t>
            </w:r>
          </w:p>
        </w:tc>
        <w:tc>
          <w:tcPr>
            <w:tcW w:w="1842" w:type="dxa"/>
            <w:shd w:val="clear" w:color="auto" w:fill="auto"/>
            <w:vAlign w:val="center"/>
            <w:hideMark/>
          </w:tcPr>
          <w:p w14:paraId="1F836F1D"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|2*fx_low +2* fy_low|</w:t>
            </w:r>
          </w:p>
        </w:tc>
        <w:tc>
          <w:tcPr>
            <w:tcW w:w="1843" w:type="dxa"/>
            <w:shd w:val="clear" w:color="auto" w:fill="auto"/>
            <w:vAlign w:val="center"/>
            <w:hideMark/>
          </w:tcPr>
          <w:p w14:paraId="104A7A4A"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|2*fx_high +2* fy_high|</w:t>
            </w:r>
          </w:p>
        </w:tc>
      </w:tr>
      <w:tr w:rsidR="008E4F23" w:rsidRPr="00DB7239" w14:paraId="5A2B8567" w14:textId="77777777" w:rsidTr="002B1EE0">
        <w:trPr>
          <w:trHeight w:val="270"/>
        </w:trPr>
        <w:tc>
          <w:tcPr>
            <w:tcW w:w="2825" w:type="dxa"/>
            <w:shd w:val="clear" w:color="auto" w:fill="auto"/>
            <w:vAlign w:val="center"/>
            <w:hideMark/>
          </w:tcPr>
          <w:p w14:paraId="46B9ED6E"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65D67877"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6250</w:t>
            </w:r>
          </w:p>
        </w:tc>
        <w:tc>
          <w:tcPr>
            <w:tcW w:w="1985" w:type="dxa"/>
            <w:shd w:val="clear" w:color="auto" w:fill="auto"/>
            <w:vAlign w:val="center"/>
            <w:hideMark/>
          </w:tcPr>
          <w:p w14:paraId="6FD84F75"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4250</w:t>
            </w:r>
          </w:p>
        </w:tc>
        <w:tc>
          <w:tcPr>
            <w:tcW w:w="1842" w:type="dxa"/>
            <w:shd w:val="clear" w:color="auto" w:fill="auto"/>
            <w:vAlign w:val="center"/>
            <w:hideMark/>
          </w:tcPr>
          <w:p w14:paraId="586D40BA"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18450</w:t>
            </w:r>
          </w:p>
        </w:tc>
        <w:tc>
          <w:tcPr>
            <w:tcW w:w="1843" w:type="dxa"/>
            <w:shd w:val="clear" w:color="auto" w:fill="auto"/>
            <w:vAlign w:val="center"/>
            <w:hideMark/>
          </w:tcPr>
          <w:p w14:paraId="7258F7E8"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20450</w:t>
            </w:r>
          </w:p>
        </w:tc>
      </w:tr>
      <w:tr w:rsidR="008E4F23" w:rsidRPr="00DB7239" w14:paraId="69470D5E" w14:textId="77777777" w:rsidTr="002B1EE0">
        <w:trPr>
          <w:trHeight w:val="270"/>
        </w:trPr>
        <w:tc>
          <w:tcPr>
            <w:tcW w:w="2825" w:type="dxa"/>
            <w:shd w:val="clear" w:color="auto" w:fill="auto"/>
            <w:vAlign w:val="center"/>
            <w:hideMark/>
          </w:tcPr>
          <w:p w14:paraId="52A99FA7"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505E9E56"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|3*fx_low +1* fy_low|</w:t>
            </w:r>
          </w:p>
        </w:tc>
        <w:tc>
          <w:tcPr>
            <w:tcW w:w="1985" w:type="dxa"/>
            <w:shd w:val="clear" w:color="auto" w:fill="auto"/>
            <w:vAlign w:val="center"/>
            <w:hideMark/>
          </w:tcPr>
          <w:p w14:paraId="58ED2CD2"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|3*fx_high + 1*fy_high|</w:t>
            </w:r>
          </w:p>
        </w:tc>
        <w:tc>
          <w:tcPr>
            <w:tcW w:w="1842" w:type="dxa"/>
            <w:shd w:val="clear" w:color="auto" w:fill="auto"/>
            <w:vAlign w:val="center"/>
            <w:hideMark/>
          </w:tcPr>
          <w:p w14:paraId="1DDD5D7E"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|3*fy_low + 1*fx_low|</w:t>
            </w:r>
          </w:p>
        </w:tc>
        <w:tc>
          <w:tcPr>
            <w:tcW w:w="1843" w:type="dxa"/>
            <w:shd w:val="clear" w:color="auto" w:fill="auto"/>
            <w:vAlign w:val="center"/>
            <w:hideMark/>
          </w:tcPr>
          <w:p w14:paraId="50585F26"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|3*fy_high + 1*fx_high|</w:t>
            </w:r>
          </w:p>
        </w:tc>
      </w:tr>
      <w:tr w:rsidR="008E4F23" w:rsidRPr="00DB7239" w14:paraId="1B07837A" w14:textId="77777777" w:rsidTr="002B1EE0">
        <w:trPr>
          <w:trHeight w:val="270"/>
        </w:trPr>
        <w:tc>
          <w:tcPr>
            <w:tcW w:w="2825" w:type="dxa"/>
            <w:shd w:val="clear" w:color="auto" w:fill="auto"/>
            <w:vAlign w:val="center"/>
            <w:hideMark/>
          </w:tcPr>
          <w:p w14:paraId="65D8C3CF"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FFFFF"/>
            <w:vAlign w:val="center"/>
            <w:hideMark/>
          </w:tcPr>
          <w:p w14:paraId="47DCD548"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15825</w:t>
            </w:r>
          </w:p>
        </w:tc>
        <w:tc>
          <w:tcPr>
            <w:tcW w:w="1985" w:type="dxa"/>
            <w:shd w:val="clear" w:color="000000" w:fill="FFFFFF"/>
            <w:vAlign w:val="center"/>
            <w:hideMark/>
          </w:tcPr>
          <w:p w14:paraId="7DEF195F"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17825</w:t>
            </w:r>
          </w:p>
        </w:tc>
        <w:tc>
          <w:tcPr>
            <w:tcW w:w="1842" w:type="dxa"/>
            <w:shd w:val="clear" w:color="000000" w:fill="FFFFFF"/>
            <w:vAlign w:val="center"/>
            <w:hideMark/>
          </w:tcPr>
          <w:p w14:paraId="58AD5921"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21075</w:t>
            </w:r>
          </w:p>
        </w:tc>
        <w:tc>
          <w:tcPr>
            <w:tcW w:w="1843" w:type="dxa"/>
            <w:shd w:val="clear" w:color="000000" w:fill="FFFFFF"/>
            <w:vAlign w:val="center"/>
            <w:hideMark/>
          </w:tcPr>
          <w:p w14:paraId="0D413E81"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23075</w:t>
            </w:r>
          </w:p>
        </w:tc>
      </w:tr>
      <w:tr w:rsidR="008E4F23" w:rsidRPr="00DB7239" w14:paraId="03A8C859" w14:textId="77777777" w:rsidTr="002B1EE0">
        <w:trPr>
          <w:trHeight w:val="270"/>
        </w:trPr>
        <w:tc>
          <w:tcPr>
            <w:tcW w:w="2825" w:type="dxa"/>
            <w:shd w:val="clear" w:color="000000" w:fill="F2F2F2"/>
            <w:vAlign w:val="center"/>
            <w:hideMark/>
          </w:tcPr>
          <w:p w14:paraId="0A4BA408"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12E0900A"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|fx_low – 4*fy_high|</w:t>
            </w:r>
          </w:p>
        </w:tc>
        <w:tc>
          <w:tcPr>
            <w:tcW w:w="1985" w:type="dxa"/>
            <w:shd w:val="clear" w:color="000000" w:fill="F2F2F2"/>
            <w:vAlign w:val="center"/>
            <w:hideMark/>
          </w:tcPr>
          <w:p w14:paraId="4C028DE6"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|fx_high – 4*fy_low|</w:t>
            </w:r>
          </w:p>
        </w:tc>
        <w:tc>
          <w:tcPr>
            <w:tcW w:w="1842" w:type="dxa"/>
            <w:shd w:val="clear" w:color="000000" w:fill="F2F2F2"/>
            <w:vAlign w:val="center"/>
            <w:hideMark/>
          </w:tcPr>
          <w:p w14:paraId="190A8839"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|fy_low – 4*fx_high|</w:t>
            </w:r>
          </w:p>
        </w:tc>
        <w:tc>
          <w:tcPr>
            <w:tcW w:w="1843" w:type="dxa"/>
            <w:shd w:val="clear" w:color="000000" w:fill="F2F2F2"/>
            <w:vAlign w:val="center"/>
            <w:hideMark/>
          </w:tcPr>
          <w:p w14:paraId="4418BA1D"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|fy_high – 4*fx_low|</w:t>
            </w:r>
          </w:p>
        </w:tc>
      </w:tr>
      <w:tr w:rsidR="008E4F23" w:rsidRPr="00DB7239" w14:paraId="2EA09E37" w14:textId="77777777" w:rsidTr="002B1EE0">
        <w:trPr>
          <w:trHeight w:val="270"/>
        </w:trPr>
        <w:tc>
          <w:tcPr>
            <w:tcW w:w="2825" w:type="dxa"/>
            <w:shd w:val="clear" w:color="000000" w:fill="F2F2F2"/>
            <w:vAlign w:val="center"/>
            <w:hideMark/>
          </w:tcPr>
          <w:p w14:paraId="7D1AC1B0"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06858875"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22400</w:t>
            </w:r>
          </w:p>
        </w:tc>
        <w:tc>
          <w:tcPr>
            <w:tcW w:w="1985" w:type="dxa"/>
            <w:shd w:val="clear" w:color="000000" w:fill="F2F2F2"/>
            <w:vAlign w:val="center"/>
            <w:hideMark/>
          </w:tcPr>
          <w:p w14:paraId="4BD0AC5F"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19900</w:t>
            </w:r>
          </w:p>
        </w:tc>
        <w:tc>
          <w:tcPr>
            <w:tcW w:w="1842" w:type="dxa"/>
            <w:shd w:val="clear" w:color="000000" w:fill="F2F2F2"/>
            <w:vAlign w:val="center"/>
            <w:hideMark/>
          </w:tcPr>
          <w:p w14:paraId="1F719760"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9275</w:t>
            </w:r>
          </w:p>
        </w:tc>
        <w:tc>
          <w:tcPr>
            <w:tcW w:w="1843" w:type="dxa"/>
            <w:shd w:val="clear" w:color="000000" w:fill="F2F2F2"/>
            <w:vAlign w:val="center"/>
            <w:hideMark/>
          </w:tcPr>
          <w:p w14:paraId="63C8EFB3"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6775</w:t>
            </w:r>
          </w:p>
        </w:tc>
      </w:tr>
      <w:tr w:rsidR="008E4F23" w:rsidRPr="00DB7239" w14:paraId="2F8DE38E" w14:textId="77777777" w:rsidTr="002B1EE0">
        <w:trPr>
          <w:trHeight w:val="270"/>
        </w:trPr>
        <w:tc>
          <w:tcPr>
            <w:tcW w:w="2825" w:type="dxa"/>
            <w:shd w:val="clear" w:color="000000" w:fill="F2F2F2"/>
            <w:vAlign w:val="center"/>
            <w:hideMark/>
          </w:tcPr>
          <w:p w14:paraId="62E264F1"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22475DE6"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|2*fx_low - 3*fy_high|</w:t>
            </w:r>
          </w:p>
        </w:tc>
        <w:tc>
          <w:tcPr>
            <w:tcW w:w="1985" w:type="dxa"/>
            <w:shd w:val="clear" w:color="000000" w:fill="F2F2F2"/>
            <w:vAlign w:val="center"/>
            <w:hideMark/>
          </w:tcPr>
          <w:p w14:paraId="26EA0D0F"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|2*fx_high - 3*fy_low|</w:t>
            </w:r>
          </w:p>
        </w:tc>
        <w:tc>
          <w:tcPr>
            <w:tcW w:w="1842" w:type="dxa"/>
            <w:shd w:val="clear" w:color="000000" w:fill="F2F2F2"/>
            <w:vAlign w:val="center"/>
            <w:hideMark/>
          </w:tcPr>
          <w:p w14:paraId="7C03BD61"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|2*fy_low - 3*fx_high|</w:t>
            </w:r>
          </w:p>
        </w:tc>
        <w:tc>
          <w:tcPr>
            <w:tcW w:w="1843" w:type="dxa"/>
            <w:shd w:val="clear" w:color="000000" w:fill="F2F2F2"/>
            <w:vAlign w:val="center"/>
            <w:hideMark/>
          </w:tcPr>
          <w:p w14:paraId="368536A3"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|2*fy_high -3*fx_low|</w:t>
            </w:r>
          </w:p>
        </w:tc>
      </w:tr>
      <w:tr w:rsidR="008E4F23" w:rsidRPr="00DB7239" w14:paraId="17037D9F" w14:textId="77777777" w:rsidTr="002B1EE0">
        <w:trPr>
          <w:trHeight w:val="270"/>
        </w:trPr>
        <w:tc>
          <w:tcPr>
            <w:tcW w:w="2825" w:type="dxa"/>
            <w:shd w:val="clear" w:color="000000" w:fill="F2F2F2"/>
            <w:vAlign w:val="center"/>
            <w:hideMark/>
          </w:tcPr>
          <w:p w14:paraId="715F9E57"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7C4A750D"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12675</w:t>
            </w:r>
          </w:p>
        </w:tc>
        <w:tc>
          <w:tcPr>
            <w:tcW w:w="1985" w:type="dxa"/>
            <w:shd w:val="clear" w:color="000000" w:fill="F2F2F2"/>
            <w:vAlign w:val="center"/>
            <w:hideMark/>
          </w:tcPr>
          <w:p w14:paraId="4F7960E4"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10175</w:t>
            </w:r>
          </w:p>
        </w:tc>
        <w:tc>
          <w:tcPr>
            <w:tcW w:w="1842" w:type="dxa"/>
            <w:shd w:val="clear" w:color="000000" w:fill="F2F2F2"/>
            <w:vAlign w:val="center"/>
            <w:hideMark/>
          </w:tcPr>
          <w:p w14:paraId="7E86FDB1" w14:textId="77777777" w:rsidR="008E4F23" w:rsidRPr="00E471F9" w:rsidRDefault="008E4F23" w:rsidP="002B1EE0">
            <w:pPr>
              <w:spacing w:after="0"/>
              <w:jc w:val="center"/>
              <w:rPr>
                <w:rFonts w:ascii="Arial" w:hAnsi="Arial" w:cs="Arial"/>
                <w:color w:val="000000"/>
                <w:sz w:val="16"/>
                <w:szCs w:val="16"/>
                <w:highlight w:val="yellow"/>
              </w:rPr>
            </w:pPr>
            <w:r w:rsidRPr="00E471F9">
              <w:rPr>
                <w:rFonts w:ascii="Arial" w:hAnsi="Arial" w:cs="Arial"/>
                <w:color w:val="000000"/>
                <w:sz w:val="16"/>
                <w:szCs w:val="16"/>
                <w:highlight w:val="yellow"/>
              </w:rPr>
              <w:t>450</w:t>
            </w:r>
          </w:p>
        </w:tc>
        <w:tc>
          <w:tcPr>
            <w:tcW w:w="1843" w:type="dxa"/>
            <w:shd w:val="clear" w:color="000000" w:fill="F2F2F2"/>
            <w:vAlign w:val="center"/>
            <w:hideMark/>
          </w:tcPr>
          <w:p w14:paraId="1BBF5A9A" w14:textId="77777777" w:rsidR="008E4F23" w:rsidRPr="00E471F9" w:rsidRDefault="008E4F23" w:rsidP="002B1EE0">
            <w:pPr>
              <w:spacing w:after="0"/>
              <w:jc w:val="center"/>
              <w:rPr>
                <w:rFonts w:ascii="Arial" w:hAnsi="Arial" w:cs="Arial"/>
                <w:color w:val="000000"/>
                <w:sz w:val="16"/>
                <w:szCs w:val="16"/>
                <w:highlight w:val="yellow"/>
              </w:rPr>
            </w:pPr>
            <w:r w:rsidRPr="00E471F9">
              <w:rPr>
                <w:rFonts w:ascii="Arial" w:hAnsi="Arial" w:cs="Arial"/>
                <w:color w:val="000000"/>
                <w:sz w:val="16"/>
                <w:szCs w:val="16"/>
                <w:highlight w:val="yellow"/>
              </w:rPr>
              <w:t>2950</w:t>
            </w:r>
          </w:p>
        </w:tc>
      </w:tr>
      <w:tr w:rsidR="008E4F23" w:rsidRPr="00DB7239" w14:paraId="52C3FCA5" w14:textId="77777777" w:rsidTr="002B1EE0">
        <w:trPr>
          <w:trHeight w:val="270"/>
        </w:trPr>
        <w:tc>
          <w:tcPr>
            <w:tcW w:w="2825" w:type="dxa"/>
            <w:shd w:val="clear" w:color="000000" w:fill="F2F2F2"/>
            <w:vAlign w:val="center"/>
            <w:hideMark/>
          </w:tcPr>
          <w:p w14:paraId="7BF6EEA9"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4B2EC88C"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|fx_low + 4*fy_low|</w:t>
            </w:r>
          </w:p>
        </w:tc>
        <w:tc>
          <w:tcPr>
            <w:tcW w:w="1985" w:type="dxa"/>
            <w:shd w:val="clear" w:color="000000" w:fill="F2F2F2"/>
            <w:vAlign w:val="center"/>
            <w:hideMark/>
          </w:tcPr>
          <w:p w14:paraId="5CD08623"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|fx_high + 4*fy_high|</w:t>
            </w:r>
          </w:p>
        </w:tc>
        <w:tc>
          <w:tcPr>
            <w:tcW w:w="1842" w:type="dxa"/>
            <w:shd w:val="clear" w:color="000000" w:fill="F2F2F2"/>
            <w:vAlign w:val="center"/>
            <w:hideMark/>
          </w:tcPr>
          <w:p w14:paraId="46B6E067"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|fy_low + 4*fx_low|</w:t>
            </w:r>
          </w:p>
        </w:tc>
        <w:tc>
          <w:tcPr>
            <w:tcW w:w="1843" w:type="dxa"/>
            <w:shd w:val="clear" w:color="000000" w:fill="F2F2F2"/>
            <w:vAlign w:val="center"/>
            <w:hideMark/>
          </w:tcPr>
          <w:p w14:paraId="70CBBAA3"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|fy_high + 4*fx_high|</w:t>
            </w:r>
          </w:p>
        </w:tc>
      </w:tr>
      <w:tr w:rsidR="008E4F23" w:rsidRPr="00DB7239" w14:paraId="3DE1A9CB" w14:textId="77777777" w:rsidTr="002B1EE0">
        <w:trPr>
          <w:trHeight w:val="270"/>
        </w:trPr>
        <w:tc>
          <w:tcPr>
            <w:tcW w:w="2825" w:type="dxa"/>
            <w:shd w:val="clear" w:color="000000" w:fill="F2F2F2"/>
            <w:vAlign w:val="center"/>
            <w:hideMark/>
          </w:tcPr>
          <w:p w14:paraId="43C0227A"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3CF788AC"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27000</w:t>
            </w:r>
          </w:p>
        </w:tc>
        <w:tc>
          <w:tcPr>
            <w:tcW w:w="1985" w:type="dxa"/>
            <w:shd w:val="clear" w:color="000000" w:fill="F2F2F2"/>
            <w:vAlign w:val="center"/>
            <w:hideMark/>
          </w:tcPr>
          <w:p w14:paraId="7F430CF7"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29500</w:t>
            </w:r>
          </w:p>
        </w:tc>
        <w:tc>
          <w:tcPr>
            <w:tcW w:w="1842" w:type="dxa"/>
            <w:shd w:val="clear" w:color="000000" w:fill="F2F2F2"/>
            <w:vAlign w:val="center"/>
            <w:hideMark/>
          </w:tcPr>
          <w:p w14:paraId="4A5561CE"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19125</w:t>
            </w:r>
          </w:p>
        </w:tc>
        <w:tc>
          <w:tcPr>
            <w:tcW w:w="1843" w:type="dxa"/>
            <w:shd w:val="clear" w:color="000000" w:fill="F2F2F2"/>
            <w:vAlign w:val="center"/>
            <w:hideMark/>
          </w:tcPr>
          <w:p w14:paraId="48960243"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21625</w:t>
            </w:r>
          </w:p>
        </w:tc>
      </w:tr>
      <w:tr w:rsidR="008E4F23" w:rsidRPr="00DB7239" w14:paraId="62D732AD" w14:textId="77777777" w:rsidTr="002B1EE0">
        <w:trPr>
          <w:trHeight w:val="270"/>
        </w:trPr>
        <w:tc>
          <w:tcPr>
            <w:tcW w:w="2825" w:type="dxa"/>
            <w:shd w:val="clear" w:color="000000" w:fill="F2F2F2"/>
            <w:vAlign w:val="center"/>
            <w:hideMark/>
          </w:tcPr>
          <w:p w14:paraId="153BA857"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2CB5D20C"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|2*fx_low + 3*fy_low|</w:t>
            </w:r>
          </w:p>
        </w:tc>
        <w:tc>
          <w:tcPr>
            <w:tcW w:w="1985" w:type="dxa"/>
            <w:shd w:val="clear" w:color="000000" w:fill="F2F2F2"/>
            <w:vAlign w:val="center"/>
            <w:hideMark/>
          </w:tcPr>
          <w:p w14:paraId="5647D1ED"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|2*fx_high + 3*fy_high|</w:t>
            </w:r>
          </w:p>
        </w:tc>
        <w:tc>
          <w:tcPr>
            <w:tcW w:w="1842" w:type="dxa"/>
            <w:shd w:val="clear" w:color="000000" w:fill="F2F2F2"/>
            <w:vAlign w:val="center"/>
            <w:hideMark/>
          </w:tcPr>
          <w:p w14:paraId="1C4D5A73"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|2*fy_low + 3*fx_low|</w:t>
            </w:r>
          </w:p>
        </w:tc>
        <w:tc>
          <w:tcPr>
            <w:tcW w:w="1843" w:type="dxa"/>
            <w:shd w:val="clear" w:color="000000" w:fill="F2F2F2"/>
            <w:vAlign w:val="center"/>
            <w:hideMark/>
          </w:tcPr>
          <w:p w14:paraId="5E93B016"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|2*fy_high + 3*fx_high|</w:t>
            </w:r>
          </w:p>
        </w:tc>
      </w:tr>
      <w:tr w:rsidR="008E4F23" w:rsidRPr="00DB7239" w14:paraId="4907D5FE" w14:textId="77777777" w:rsidTr="002B1EE0">
        <w:trPr>
          <w:trHeight w:val="270"/>
        </w:trPr>
        <w:tc>
          <w:tcPr>
            <w:tcW w:w="2825" w:type="dxa"/>
            <w:shd w:val="clear" w:color="000000" w:fill="F2F2F2"/>
            <w:vAlign w:val="center"/>
            <w:hideMark/>
          </w:tcPr>
          <w:p w14:paraId="74C00C42"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06A33205"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24375</w:t>
            </w:r>
          </w:p>
        </w:tc>
        <w:tc>
          <w:tcPr>
            <w:tcW w:w="1985" w:type="dxa"/>
            <w:shd w:val="clear" w:color="000000" w:fill="F2F2F2"/>
            <w:vAlign w:val="center"/>
            <w:hideMark/>
          </w:tcPr>
          <w:p w14:paraId="3DC2AEFA"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26875</w:t>
            </w:r>
          </w:p>
        </w:tc>
        <w:tc>
          <w:tcPr>
            <w:tcW w:w="1842" w:type="dxa"/>
            <w:shd w:val="clear" w:color="000000" w:fill="F2F2F2"/>
            <w:vAlign w:val="center"/>
            <w:hideMark/>
          </w:tcPr>
          <w:p w14:paraId="70BF7965"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21750</w:t>
            </w:r>
          </w:p>
        </w:tc>
        <w:tc>
          <w:tcPr>
            <w:tcW w:w="1843" w:type="dxa"/>
            <w:shd w:val="clear" w:color="000000" w:fill="F2F2F2"/>
            <w:vAlign w:val="center"/>
            <w:hideMark/>
          </w:tcPr>
          <w:p w14:paraId="7CA109F4"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24250</w:t>
            </w:r>
          </w:p>
        </w:tc>
      </w:tr>
    </w:tbl>
    <w:p w14:paraId="4CA950F5" w14:textId="77777777" w:rsidR="008E4F23" w:rsidRDefault="008E4F23" w:rsidP="008E4F23">
      <w:pPr>
        <w:rPr>
          <w:rFonts w:asciiTheme="minorHAnsi" w:eastAsiaTheme="minorHAnsi" w:hAnsiTheme="minorHAnsi" w:cstheme="minorBidi"/>
          <w:sz w:val="22"/>
          <w:szCs w:val="22"/>
        </w:rPr>
      </w:pPr>
    </w:p>
    <w:p w14:paraId="16939F1F" w14:textId="77777777" w:rsidR="008E4F23" w:rsidRDefault="008E4F23" w:rsidP="008E4F23">
      <w:pPr>
        <w:rPr>
          <w:lang w:eastAsia="ko-KR"/>
        </w:rPr>
      </w:pPr>
      <w:r w:rsidRPr="0073594C">
        <w:rPr>
          <w:lang w:eastAsia="ko-KR"/>
        </w:rPr>
        <w:t xml:space="preserve">Based on the </w:t>
      </w:r>
      <w:r>
        <w:rPr>
          <w:lang w:val="en-US" w:eastAsia="zh-CN"/>
        </w:rPr>
        <w:t xml:space="preserve">tables </w:t>
      </w:r>
      <w:r w:rsidRPr="0073594C">
        <w:rPr>
          <w:lang w:eastAsia="ko-KR"/>
        </w:rPr>
        <w:t xml:space="preserve">above it can be seen that </w:t>
      </w:r>
    </w:p>
    <w:p w14:paraId="384C331E" w14:textId="77777777" w:rsidR="008E4F23" w:rsidRDefault="008E4F23" w:rsidP="008E4F23">
      <w:pPr>
        <w:pStyle w:val="affb"/>
        <w:numPr>
          <w:ilvl w:val="0"/>
          <w:numId w:val="24"/>
        </w:numPr>
        <w:overflowPunct w:val="0"/>
        <w:autoSpaceDE w:val="0"/>
        <w:autoSpaceDN w:val="0"/>
        <w:adjustRightInd w:val="0"/>
        <w:textAlignment w:val="baseline"/>
        <w:rPr>
          <w:lang w:eastAsia="zh-CN"/>
        </w:rPr>
      </w:pPr>
      <w:r>
        <w:rPr>
          <w:lang w:eastAsia="ko-KR"/>
        </w:rPr>
        <w:t>n7</w:t>
      </w:r>
      <w:r w:rsidRPr="0073594C">
        <w:rPr>
          <w:lang w:eastAsia="ko-KR"/>
        </w:rPr>
        <w:t xml:space="preserve"> + n</w:t>
      </w:r>
      <w:r>
        <w:rPr>
          <w:lang w:eastAsia="ko-KR"/>
        </w:rPr>
        <w:t>78</w:t>
      </w:r>
      <w:r w:rsidRPr="0073594C">
        <w:rPr>
          <w:lang w:eastAsia="ko-KR"/>
        </w:rPr>
        <w:t xml:space="preserve"> </w:t>
      </w:r>
      <w:r>
        <w:rPr>
          <w:lang w:eastAsia="ko-KR"/>
        </w:rPr>
        <w:t xml:space="preserve">IMD2 and </w:t>
      </w:r>
      <w:r w:rsidRPr="0073594C">
        <w:rPr>
          <w:lang w:eastAsia="ko-KR"/>
        </w:rPr>
        <w:t>IMD</w:t>
      </w:r>
      <w:r>
        <w:rPr>
          <w:lang w:eastAsia="ko-KR"/>
        </w:rPr>
        <w:t>5</w:t>
      </w:r>
      <w:r w:rsidRPr="0073594C">
        <w:rPr>
          <w:lang w:eastAsia="ko-KR"/>
        </w:rPr>
        <w:t xml:space="preserve"> may affect Rx frequencies of band n</w:t>
      </w:r>
      <w:r>
        <w:rPr>
          <w:lang w:eastAsia="ko-KR"/>
        </w:rPr>
        <w:t>102</w:t>
      </w:r>
    </w:p>
    <w:p w14:paraId="5E51CAFB" w14:textId="77777777" w:rsidR="008E4F23" w:rsidRDefault="008E4F23" w:rsidP="008E4F23">
      <w:pPr>
        <w:pStyle w:val="affb"/>
        <w:numPr>
          <w:ilvl w:val="0"/>
          <w:numId w:val="24"/>
        </w:numPr>
        <w:overflowPunct w:val="0"/>
        <w:autoSpaceDE w:val="0"/>
        <w:autoSpaceDN w:val="0"/>
        <w:adjustRightInd w:val="0"/>
        <w:textAlignment w:val="baseline"/>
        <w:rPr>
          <w:lang w:eastAsia="zh-CN"/>
        </w:rPr>
      </w:pPr>
      <w:r>
        <w:rPr>
          <w:lang w:eastAsia="ko-KR"/>
        </w:rPr>
        <w:t>n7</w:t>
      </w:r>
      <w:r w:rsidRPr="0073594C">
        <w:rPr>
          <w:lang w:eastAsia="ko-KR"/>
        </w:rPr>
        <w:t xml:space="preserve"> + n</w:t>
      </w:r>
      <w:r>
        <w:rPr>
          <w:lang w:eastAsia="ko-KR"/>
        </w:rPr>
        <w:t>102</w:t>
      </w:r>
      <w:r w:rsidRPr="0073594C">
        <w:rPr>
          <w:lang w:eastAsia="ko-KR"/>
        </w:rPr>
        <w:t xml:space="preserve"> </w:t>
      </w:r>
      <w:r>
        <w:rPr>
          <w:lang w:eastAsia="ko-KR"/>
        </w:rPr>
        <w:t xml:space="preserve">IMD2 and </w:t>
      </w:r>
      <w:r w:rsidRPr="0073594C">
        <w:rPr>
          <w:lang w:eastAsia="ko-KR"/>
        </w:rPr>
        <w:t>IMD</w:t>
      </w:r>
      <w:r>
        <w:rPr>
          <w:lang w:eastAsia="ko-KR"/>
        </w:rPr>
        <w:t>5</w:t>
      </w:r>
      <w:r w:rsidRPr="0073594C">
        <w:rPr>
          <w:lang w:eastAsia="ko-KR"/>
        </w:rPr>
        <w:t xml:space="preserve"> may affect Rx frequencies of band n</w:t>
      </w:r>
      <w:r>
        <w:rPr>
          <w:lang w:eastAsia="ko-KR"/>
        </w:rPr>
        <w:t>78</w:t>
      </w:r>
    </w:p>
    <w:p w14:paraId="02E4EB29" w14:textId="77777777" w:rsidR="008E4F23" w:rsidRDefault="008E4F23" w:rsidP="008E4F23">
      <w:pPr>
        <w:pStyle w:val="affb"/>
        <w:numPr>
          <w:ilvl w:val="0"/>
          <w:numId w:val="24"/>
        </w:numPr>
        <w:overflowPunct w:val="0"/>
        <w:autoSpaceDE w:val="0"/>
        <w:autoSpaceDN w:val="0"/>
        <w:adjustRightInd w:val="0"/>
        <w:textAlignment w:val="baseline"/>
        <w:rPr>
          <w:lang w:eastAsia="zh-CN"/>
        </w:rPr>
      </w:pPr>
      <w:r>
        <w:rPr>
          <w:lang w:eastAsia="ko-KR"/>
        </w:rPr>
        <w:t>n78</w:t>
      </w:r>
      <w:r w:rsidRPr="0073594C">
        <w:rPr>
          <w:lang w:eastAsia="ko-KR"/>
        </w:rPr>
        <w:t xml:space="preserve"> + n</w:t>
      </w:r>
      <w:r>
        <w:rPr>
          <w:lang w:eastAsia="ko-KR"/>
        </w:rPr>
        <w:t>102</w:t>
      </w:r>
      <w:r w:rsidRPr="0073594C">
        <w:rPr>
          <w:lang w:eastAsia="ko-KR"/>
        </w:rPr>
        <w:t xml:space="preserve"> </w:t>
      </w:r>
      <w:r>
        <w:rPr>
          <w:lang w:eastAsia="ko-KR"/>
        </w:rPr>
        <w:t xml:space="preserve">IMD2 and </w:t>
      </w:r>
      <w:r w:rsidRPr="0073594C">
        <w:rPr>
          <w:lang w:eastAsia="ko-KR"/>
        </w:rPr>
        <w:t>IMD</w:t>
      </w:r>
      <w:r>
        <w:rPr>
          <w:lang w:eastAsia="ko-KR"/>
        </w:rPr>
        <w:t>5</w:t>
      </w:r>
      <w:r w:rsidRPr="0073594C">
        <w:rPr>
          <w:lang w:eastAsia="ko-KR"/>
        </w:rPr>
        <w:t xml:space="preserve"> may affect Rx frequencies of band n</w:t>
      </w:r>
      <w:r>
        <w:rPr>
          <w:lang w:eastAsia="ko-KR"/>
        </w:rPr>
        <w:t>7</w:t>
      </w:r>
    </w:p>
    <w:p w14:paraId="57C67A20" w14:textId="77777777" w:rsidR="008E4F23" w:rsidRDefault="008E4F23" w:rsidP="008E4F23">
      <w:pPr>
        <w:ind w:left="360"/>
        <w:rPr>
          <w:lang w:eastAsia="zh-CN"/>
        </w:rPr>
      </w:pPr>
    </w:p>
    <w:p w14:paraId="744810C9" w14:textId="0550CDF4" w:rsidR="008E4F23" w:rsidRPr="006A0293" w:rsidRDefault="008E4F23" w:rsidP="008E4F23">
      <w:pPr>
        <w:pStyle w:val="41"/>
      </w:pPr>
      <w:bookmarkStart w:id="599" w:name="_Toc136288523"/>
      <w:r w:rsidRPr="006A0293">
        <w:t>5.</w:t>
      </w:r>
      <w:r>
        <w:t>56</w:t>
      </w:r>
      <w:r w:rsidRPr="006A0293">
        <w:t>.2.2</w:t>
      </w:r>
      <w:r w:rsidRPr="006A0293">
        <w:tab/>
        <w:t>REFSENS requirements</w:t>
      </w:r>
      <w:bookmarkEnd w:id="599"/>
    </w:p>
    <w:p w14:paraId="0BB8F632" w14:textId="77777777" w:rsidR="008E4F23" w:rsidRDefault="008E4F23" w:rsidP="008E4F23">
      <w:r>
        <w:t xml:space="preserve">Based on the co-existence studies there are a need to define MSD values. MSD values from </w:t>
      </w:r>
      <w:r w:rsidRPr="00710548">
        <w:t>DC_7A-71A_n78A</w:t>
      </w:r>
      <w:r>
        <w:t xml:space="preserve"> are reused, for IMD2. </w:t>
      </w:r>
    </w:p>
    <w:p w14:paraId="51C9835A" w14:textId="1344B416" w:rsidR="008E4F23" w:rsidRDefault="008E4F23" w:rsidP="008E4F23">
      <w:pPr>
        <w:pStyle w:val="TH"/>
        <w:rPr>
          <w:rFonts w:cs="Arial"/>
        </w:rPr>
      </w:pPr>
      <w:r>
        <w:rPr>
          <w:rFonts w:cs="Arial"/>
        </w:rPr>
        <w:t xml:space="preserve">Table </w:t>
      </w:r>
      <w:r w:rsidRPr="00A20126">
        <w:rPr>
          <w:rFonts w:cs="Arial"/>
        </w:rPr>
        <w:t>5.</w:t>
      </w:r>
      <w:r>
        <w:rPr>
          <w:rFonts w:cs="Arial"/>
        </w:rPr>
        <w:t>56.</w:t>
      </w:r>
      <w:r w:rsidRPr="00A20126">
        <w:rPr>
          <w:rFonts w:cs="Arial"/>
        </w:rPr>
        <w:t>2.</w:t>
      </w:r>
      <w:r>
        <w:rPr>
          <w:rFonts w:cs="Arial"/>
        </w:rPr>
        <w:t xml:space="preserve">2-1: </w:t>
      </w:r>
      <w:r w:rsidRPr="00A20126">
        <w:rPr>
          <w:rFonts w:cs="Arial"/>
        </w:rPr>
        <w:t xml:space="preserve">3DL/2UL </w:t>
      </w:r>
      <w:r>
        <w:rPr>
          <w:rFonts w:cs="Arial"/>
        </w:rPr>
        <w:t>inter-band</w:t>
      </w:r>
      <w:r w:rsidRPr="00A20126">
        <w:rPr>
          <w:rFonts w:cs="Arial"/>
        </w:rPr>
        <w:t xml:space="preserve"> 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8E4F23" w14:paraId="5E9DC88C" w14:textId="77777777" w:rsidTr="002B1EE0">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3AC0ED76" w14:textId="77777777" w:rsidR="008E4F23" w:rsidRDefault="008E4F23" w:rsidP="002B1EE0">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6629293" w14:textId="77777777" w:rsidR="008E4F23" w:rsidRDefault="008E4F23" w:rsidP="002B1EE0">
            <w:pPr>
              <w:pStyle w:val="TAH"/>
            </w:pPr>
            <w:r>
              <w:t>Source of IMD</w:t>
            </w:r>
          </w:p>
        </w:tc>
      </w:tr>
      <w:tr w:rsidR="008E4F23" w14:paraId="25BB6794" w14:textId="77777777" w:rsidTr="002B1EE0">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66239712" w14:textId="77777777" w:rsidR="008E4F23" w:rsidRDefault="008E4F23" w:rsidP="002B1EE0">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E67832C" w14:textId="77777777" w:rsidR="008E4F23" w:rsidRDefault="008E4F23" w:rsidP="002B1EE0">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642035EE" w14:textId="77777777" w:rsidR="008E4F23" w:rsidRDefault="008E4F23" w:rsidP="002B1EE0">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42C1CA8C" w14:textId="77777777" w:rsidR="008E4F23" w:rsidRDefault="008E4F23" w:rsidP="002B1EE0">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1F842398" w14:textId="77777777" w:rsidR="008E4F23" w:rsidRDefault="008E4F23" w:rsidP="002B1EE0">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2B5643AE" w14:textId="77777777" w:rsidR="008E4F23" w:rsidRDefault="008E4F23" w:rsidP="002B1EE0">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276F2C4D" w14:textId="77777777" w:rsidR="008E4F23" w:rsidRDefault="008E4F23" w:rsidP="002B1EE0">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6F034163" w14:textId="77777777" w:rsidR="008E4F23" w:rsidRDefault="008E4F23" w:rsidP="002B1EE0">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6AF074BD" w14:textId="77777777" w:rsidR="008E4F23" w:rsidRDefault="008E4F23" w:rsidP="002B1EE0">
            <w:pPr>
              <w:pStyle w:val="TAH"/>
            </w:pPr>
          </w:p>
        </w:tc>
      </w:tr>
      <w:tr w:rsidR="008E4F23" w14:paraId="389871DC" w14:textId="77777777" w:rsidTr="002B1EE0">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181686B" w14:textId="77777777" w:rsidR="008E4F23" w:rsidRDefault="008E4F23" w:rsidP="002B1EE0">
            <w:pPr>
              <w:pStyle w:val="TAC"/>
              <w:rPr>
                <w:lang w:val="en-US" w:eastAsia="zh-CN"/>
              </w:rPr>
            </w:pPr>
            <w:r w:rsidRPr="009253A0">
              <w:rPr>
                <w:color w:val="000000"/>
                <w:lang w:eastAsia="zh-CN"/>
              </w:rPr>
              <w:t>CA_n</w:t>
            </w:r>
            <w:r>
              <w:rPr>
                <w:color w:val="000000"/>
                <w:lang w:eastAsia="zh-CN"/>
              </w:rPr>
              <w:t>7</w:t>
            </w:r>
            <w:r w:rsidRPr="009253A0">
              <w:rPr>
                <w:color w:val="000000"/>
                <w:lang w:eastAsia="zh-CN"/>
              </w:rPr>
              <w:t>-n</w:t>
            </w:r>
            <w:r>
              <w:rPr>
                <w:color w:val="000000"/>
                <w:lang w:eastAsia="zh-CN"/>
              </w:rPr>
              <w:t>78</w:t>
            </w:r>
            <w:r w:rsidRPr="009253A0">
              <w:rPr>
                <w:color w:val="000000"/>
                <w:lang w:eastAsia="zh-CN"/>
              </w:rPr>
              <w:t>-n</w:t>
            </w:r>
            <w:r>
              <w:rPr>
                <w:color w:val="000000"/>
                <w:lang w:eastAsia="zh-CN"/>
              </w:rPr>
              <w:t>102</w:t>
            </w:r>
          </w:p>
        </w:tc>
        <w:tc>
          <w:tcPr>
            <w:tcW w:w="1146" w:type="dxa"/>
            <w:tcBorders>
              <w:top w:val="single" w:sz="4" w:space="0" w:color="auto"/>
              <w:left w:val="single" w:sz="4" w:space="0" w:color="auto"/>
              <w:right w:val="single" w:sz="4" w:space="0" w:color="auto"/>
            </w:tcBorders>
          </w:tcPr>
          <w:p w14:paraId="7C8F8791" w14:textId="77777777" w:rsidR="008E4F23" w:rsidRDefault="008E4F23" w:rsidP="002B1EE0">
            <w:pPr>
              <w:pStyle w:val="TAC"/>
              <w:rPr>
                <w:lang w:val="en-US" w:eastAsia="ko-KR"/>
              </w:rPr>
            </w:pPr>
            <w:r>
              <w:t>n7</w:t>
            </w:r>
          </w:p>
        </w:tc>
        <w:tc>
          <w:tcPr>
            <w:tcW w:w="960" w:type="dxa"/>
            <w:tcBorders>
              <w:top w:val="single" w:sz="4" w:space="0" w:color="auto"/>
              <w:left w:val="single" w:sz="4" w:space="0" w:color="auto"/>
              <w:right w:val="single" w:sz="4" w:space="0" w:color="auto"/>
            </w:tcBorders>
            <w:vAlign w:val="center"/>
          </w:tcPr>
          <w:p w14:paraId="2950B672" w14:textId="77777777" w:rsidR="008E4F23" w:rsidRDefault="008E4F23" w:rsidP="002B1EE0">
            <w:pPr>
              <w:pStyle w:val="TAC"/>
              <w:rPr>
                <w:lang w:val="en-US" w:eastAsia="ko-KR"/>
              </w:rPr>
            </w:pPr>
            <w:r>
              <w:rPr>
                <w:rFonts w:cs="Arial"/>
                <w:color w:val="000000"/>
                <w:szCs w:val="18"/>
              </w:rPr>
              <w:t>2560</w:t>
            </w:r>
          </w:p>
        </w:tc>
        <w:tc>
          <w:tcPr>
            <w:tcW w:w="964" w:type="dxa"/>
            <w:tcBorders>
              <w:top w:val="single" w:sz="4" w:space="0" w:color="auto"/>
              <w:left w:val="single" w:sz="4" w:space="0" w:color="auto"/>
              <w:right w:val="single" w:sz="4" w:space="0" w:color="auto"/>
            </w:tcBorders>
          </w:tcPr>
          <w:p w14:paraId="1873F521" w14:textId="77777777" w:rsidR="008E4F23" w:rsidRDefault="008E4F23" w:rsidP="002B1EE0">
            <w:pPr>
              <w:pStyle w:val="TAC"/>
              <w:rPr>
                <w:lang w:val="en-US" w:eastAsia="ko-KR"/>
              </w:rPr>
            </w:pPr>
            <w:r>
              <w:rPr>
                <w:lang w:val="en-US" w:eastAsia="ko-KR"/>
              </w:rPr>
              <w:t>5</w:t>
            </w:r>
          </w:p>
        </w:tc>
        <w:tc>
          <w:tcPr>
            <w:tcW w:w="960" w:type="dxa"/>
            <w:tcBorders>
              <w:top w:val="single" w:sz="4" w:space="0" w:color="auto"/>
              <w:left w:val="single" w:sz="4" w:space="0" w:color="auto"/>
              <w:right w:val="single" w:sz="4" w:space="0" w:color="auto"/>
            </w:tcBorders>
          </w:tcPr>
          <w:p w14:paraId="338FB1EE" w14:textId="77777777" w:rsidR="008E4F23" w:rsidRDefault="008E4F23" w:rsidP="002B1EE0">
            <w:pPr>
              <w:pStyle w:val="TAC"/>
              <w:rPr>
                <w:lang w:val="en-US" w:eastAsia="ko-KR"/>
              </w:rPr>
            </w:pPr>
            <w:r>
              <w:rPr>
                <w:lang w:val="en-US" w:eastAsia="ko-KR"/>
              </w:rPr>
              <w:t>25</w:t>
            </w:r>
          </w:p>
        </w:tc>
        <w:tc>
          <w:tcPr>
            <w:tcW w:w="960" w:type="dxa"/>
            <w:tcBorders>
              <w:top w:val="single" w:sz="4" w:space="0" w:color="auto"/>
              <w:left w:val="single" w:sz="4" w:space="0" w:color="auto"/>
              <w:right w:val="single" w:sz="4" w:space="0" w:color="auto"/>
            </w:tcBorders>
            <w:vAlign w:val="center"/>
          </w:tcPr>
          <w:p w14:paraId="2AA9C11E" w14:textId="77777777" w:rsidR="008E4F23" w:rsidRDefault="008E4F23" w:rsidP="002B1EE0">
            <w:pPr>
              <w:pStyle w:val="TAC"/>
              <w:rPr>
                <w:lang w:val="en-US" w:eastAsia="ko-KR"/>
              </w:rPr>
            </w:pPr>
            <w:r>
              <w:rPr>
                <w:rFonts w:cs="Arial"/>
                <w:color w:val="000000"/>
                <w:szCs w:val="18"/>
              </w:rPr>
              <w:t>2680</w:t>
            </w:r>
          </w:p>
        </w:tc>
        <w:tc>
          <w:tcPr>
            <w:tcW w:w="977" w:type="dxa"/>
            <w:tcBorders>
              <w:top w:val="single" w:sz="4" w:space="0" w:color="auto"/>
              <w:left w:val="single" w:sz="4" w:space="0" w:color="auto"/>
              <w:bottom w:val="single" w:sz="4" w:space="0" w:color="auto"/>
              <w:right w:val="single" w:sz="4" w:space="0" w:color="auto"/>
            </w:tcBorders>
          </w:tcPr>
          <w:p w14:paraId="4D626494" w14:textId="77777777" w:rsidR="008E4F23" w:rsidRDefault="008E4F23" w:rsidP="002B1EE0">
            <w:pPr>
              <w:pStyle w:val="TAC"/>
            </w:pPr>
            <w:r>
              <w:t>N/A</w:t>
            </w:r>
          </w:p>
        </w:tc>
        <w:tc>
          <w:tcPr>
            <w:tcW w:w="828" w:type="dxa"/>
            <w:tcBorders>
              <w:top w:val="single" w:sz="4" w:space="0" w:color="auto"/>
              <w:left w:val="single" w:sz="4" w:space="0" w:color="auto"/>
              <w:right w:val="single" w:sz="4" w:space="0" w:color="auto"/>
            </w:tcBorders>
          </w:tcPr>
          <w:p w14:paraId="52B962F2" w14:textId="77777777" w:rsidR="008E4F23" w:rsidRDefault="008E4F23" w:rsidP="002B1EE0">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
          <w:p w14:paraId="2D15CE4F" w14:textId="77777777" w:rsidR="008E4F23" w:rsidRDefault="008E4F23" w:rsidP="002B1EE0">
            <w:pPr>
              <w:pStyle w:val="TAC"/>
            </w:pPr>
            <w:r>
              <w:t>N/A</w:t>
            </w:r>
          </w:p>
        </w:tc>
      </w:tr>
      <w:tr w:rsidR="008E4F23" w14:paraId="1F7B98D3" w14:textId="77777777" w:rsidTr="002B1EE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B54D180" w14:textId="77777777" w:rsidR="008E4F23" w:rsidRDefault="008E4F23" w:rsidP="002B1EE0">
            <w:pPr>
              <w:pStyle w:val="TAC"/>
              <w:rPr>
                <w:lang w:val="en-US" w:eastAsia="zh-CN"/>
              </w:rPr>
            </w:pPr>
          </w:p>
        </w:tc>
        <w:tc>
          <w:tcPr>
            <w:tcW w:w="1146" w:type="dxa"/>
            <w:tcBorders>
              <w:top w:val="single" w:sz="4" w:space="0" w:color="auto"/>
              <w:left w:val="single" w:sz="4" w:space="0" w:color="auto"/>
              <w:right w:val="single" w:sz="4" w:space="0" w:color="auto"/>
            </w:tcBorders>
          </w:tcPr>
          <w:p w14:paraId="0FF5E768" w14:textId="77777777" w:rsidR="008E4F23" w:rsidRDefault="008E4F23" w:rsidP="002B1EE0">
            <w:pPr>
              <w:pStyle w:val="TAC"/>
              <w:rPr>
                <w:lang w:val="en-US" w:eastAsia="ko-KR"/>
              </w:rPr>
            </w:pPr>
            <w:r>
              <w:t>n78</w:t>
            </w:r>
          </w:p>
        </w:tc>
        <w:tc>
          <w:tcPr>
            <w:tcW w:w="960" w:type="dxa"/>
            <w:tcBorders>
              <w:top w:val="single" w:sz="4" w:space="0" w:color="auto"/>
              <w:left w:val="single" w:sz="4" w:space="0" w:color="auto"/>
              <w:right w:val="single" w:sz="4" w:space="0" w:color="auto"/>
            </w:tcBorders>
            <w:vAlign w:val="center"/>
          </w:tcPr>
          <w:p w14:paraId="67BB3454" w14:textId="77777777" w:rsidR="008E4F23" w:rsidRPr="00E7711D" w:rsidRDefault="008E4F23" w:rsidP="002B1EE0">
            <w:pPr>
              <w:pStyle w:val="TAC"/>
              <w:framePr w:wrap="notBeside" w:vAnchor="page" w:hAnchor="margin" w:xAlign="right" w:y="6805"/>
            </w:pPr>
            <w:r>
              <w:rPr>
                <w:rFonts w:cs="Arial"/>
                <w:color w:val="000000"/>
                <w:szCs w:val="18"/>
              </w:rPr>
              <w:t>3420</w:t>
            </w:r>
          </w:p>
        </w:tc>
        <w:tc>
          <w:tcPr>
            <w:tcW w:w="964" w:type="dxa"/>
            <w:tcBorders>
              <w:top w:val="single" w:sz="4" w:space="0" w:color="auto"/>
              <w:left w:val="single" w:sz="4" w:space="0" w:color="auto"/>
              <w:right w:val="single" w:sz="4" w:space="0" w:color="auto"/>
            </w:tcBorders>
          </w:tcPr>
          <w:p w14:paraId="13D37986" w14:textId="77777777" w:rsidR="008E4F23" w:rsidRPr="00E7711D" w:rsidRDefault="008E4F23" w:rsidP="002B1EE0">
            <w:pPr>
              <w:pStyle w:val="TAC"/>
              <w:framePr w:wrap="notBeside" w:vAnchor="page" w:hAnchor="margin" w:xAlign="right" w:y="6805"/>
            </w:pPr>
            <w:r>
              <w:t>5</w:t>
            </w:r>
          </w:p>
        </w:tc>
        <w:tc>
          <w:tcPr>
            <w:tcW w:w="960" w:type="dxa"/>
            <w:tcBorders>
              <w:top w:val="single" w:sz="4" w:space="0" w:color="auto"/>
              <w:left w:val="single" w:sz="4" w:space="0" w:color="auto"/>
              <w:right w:val="single" w:sz="4" w:space="0" w:color="auto"/>
            </w:tcBorders>
          </w:tcPr>
          <w:p w14:paraId="32E9B896" w14:textId="77777777" w:rsidR="008E4F23" w:rsidRPr="00E7711D" w:rsidRDefault="008E4F23" w:rsidP="002B1EE0">
            <w:pPr>
              <w:pStyle w:val="TAC"/>
              <w:framePr w:wrap="notBeside" w:vAnchor="page" w:hAnchor="margin" w:xAlign="right" w:y="6805"/>
            </w:pPr>
            <w:r>
              <w:t>25</w:t>
            </w:r>
          </w:p>
        </w:tc>
        <w:tc>
          <w:tcPr>
            <w:tcW w:w="960" w:type="dxa"/>
            <w:tcBorders>
              <w:top w:val="single" w:sz="4" w:space="0" w:color="auto"/>
              <w:left w:val="single" w:sz="4" w:space="0" w:color="auto"/>
              <w:right w:val="single" w:sz="4" w:space="0" w:color="auto"/>
            </w:tcBorders>
            <w:vAlign w:val="center"/>
          </w:tcPr>
          <w:p w14:paraId="4B5B2117" w14:textId="77777777" w:rsidR="008E4F23" w:rsidRPr="00E7711D" w:rsidRDefault="008E4F23" w:rsidP="002B1EE0">
            <w:pPr>
              <w:pStyle w:val="TAC"/>
              <w:framePr w:wrap="notBeside" w:vAnchor="page" w:hAnchor="margin" w:xAlign="right" w:y="6805"/>
            </w:pPr>
            <w:r>
              <w:rPr>
                <w:rFonts w:cs="Arial"/>
                <w:color w:val="000000"/>
                <w:szCs w:val="18"/>
              </w:rPr>
              <w:t>3420</w:t>
            </w:r>
          </w:p>
        </w:tc>
        <w:tc>
          <w:tcPr>
            <w:tcW w:w="977" w:type="dxa"/>
            <w:tcBorders>
              <w:top w:val="single" w:sz="4" w:space="0" w:color="auto"/>
              <w:left w:val="single" w:sz="4" w:space="0" w:color="auto"/>
              <w:bottom w:val="single" w:sz="4" w:space="0" w:color="auto"/>
              <w:right w:val="single" w:sz="4" w:space="0" w:color="auto"/>
            </w:tcBorders>
          </w:tcPr>
          <w:p w14:paraId="02115DF4" w14:textId="77777777" w:rsidR="008E4F23" w:rsidRDefault="008E4F23" w:rsidP="002B1EE0">
            <w:pPr>
              <w:pStyle w:val="TAC"/>
              <w:framePr w:wrap="notBeside" w:vAnchor="page" w:hAnchor="margin" w:xAlign="right" w:y="6805"/>
            </w:pPr>
            <w:r>
              <w:t>N/A</w:t>
            </w:r>
          </w:p>
        </w:tc>
        <w:tc>
          <w:tcPr>
            <w:tcW w:w="828" w:type="dxa"/>
            <w:tcBorders>
              <w:top w:val="single" w:sz="4" w:space="0" w:color="auto"/>
              <w:left w:val="single" w:sz="4" w:space="0" w:color="auto"/>
              <w:right w:val="single" w:sz="4" w:space="0" w:color="auto"/>
            </w:tcBorders>
          </w:tcPr>
          <w:p w14:paraId="6F4E1103" w14:textId="77777777" w:rsidR="008E4F23" w:rsidRDefault="008E4F23" w:rsidP="002B1EE0">
            <w:pPr>
              <w:pStyle w:val="TAC"/>
              <w:framePr w:wrap="notBeside" w:vAnchor="page" w:hAnchor="margin" w:xAlign="right" w:y="6805"/>
            </w:pPr>
            <w:r>
              <w:t>TDD</w:t>
            </w:r>
          </w:p>
        </w:tc>
        <w:tc>
          <w:tcPr>
            <w:tcW w:w="1057" w:type="dxa"/>
            <w:tcBorders>
              <w:top w:val="single" w:sz="4" w:space="0" w:color="auto"/>
              <w:left w:val="single" w:sz="4" w:space="0" w:color="auto"/>
              <w:right w:val="single" w:sz="4" w:space="0" w:color="auto"/>
            </w:tcBorders>
          </w:tcPr>
          <w:p w14:paraId="20EF82DA" w14:textId="77777777" w:rsidR="008E4F23" w:rsidRDefault="008E4F23" w:rsidP="002B1EE0">
            <w:pPr>
              <w:pStyle w:val="TAC"/>
            </w:pPr>
            <w:r>
              <w:t>N/A</w:t>
            </w:r>
          </w:p>
        </w:tc>
      </w:tr>
      <w:tr w:rsidR="008E4F23" w14:paraId="3F56B0FF" w14:textId="77777777" w:rsidTr="002B1EE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3A28FE5" w14:textId="77777777" w:rsidR="008E4F23" w:rsidRDefault="008E4F23" w:rsidP="002B1EE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E773BB3" w14:textId="77777777" w:rsidR="008E4F23" w:rsidRDefault="008E4F23" w:rsidP="002B1EE0">
            <w:pPr>
              <w:pStyle w:val="TAC"/>
              <w:rPr>
                <w:lang w:val="en-US" w:eastAsia="ko-KR"/>
              </w:rPr>
            </w:pPr>
            <w:r>
              <w:t>n102</w:t>
            </w:r>
          </w:p>
        </w:tc>
        <w:tc>
          <w:tcPr>
            <w:tcW w:w="960" w:type="dxa"/>
            <w:tcBorders>
              <w:top w:val="single" w:sz="4" w:space="0" w:color="auto"/>
              <w:left w:val="single" w:sz="4" w:space="0" w:color="auto"/>
              <w:bottom w:val="single" w:sz="4" w:space="0" w:color="auto"/>
              <w:right w:val="single" w:sz="4" w:space="0" w:color="auto"/>
            </w:tcBorders>
            <w:vAlign w:val="center"/>
          </w:tcPr>
          <w:p w14:paraId="6F3A375D" w14:textId="77777777" w:rsidR="008E4F23" w:rsidRPr="00E7711D" w:rsidRDefault="008E4F23" w:rsidP="002B1EE0">
            <w:pPr>
              <w:pStyle w:val="TAC"/>
              <w:framePr w:wrap="notBeside" w:vAnchor="page" w:hAnchor="margin" w:xAlign="right" w:y="6805"/>
            </w:pPr>
            <w:r>
              <w:rPr>
                <w:rFonts w:cs="Arial"/>
                <w:color w:val="000000"/>
                <w:szCs w:val="18"/>
              </w:rPr>
              <w:t>5980</w:t>
            </w:r>
          </w:p>
        </w:tc>
        <w:tc>
          <w:tcPr>
            <w:tcW w:w="964" w:type="dxa"/>
            <w:tcBorders>
              <w:top w:val="single" w:sz="4" w:space="0" w:color="auto"/>
              <w:left w:val="single" w:sz="4" w:space="0" w:color="auto"/>
              <w:bottom w:val="single" w:sz="4" w:space="0" w:color="auto"/>
              <w:right w:val="single" w:sz="4" w:space="0" w:color="auto"/>
            </w:tcBorders>
          </w:tcPr>
          <w:p w14:paraId="276AD602" w14:textId="77777777" w:rsidR="008E4F23" w:rsidRPr="00E7711D" w:rsidRDefault="008E4F23" w:rsidP="002B1EE0">
            <w:pPr>
              <w:pStyle w:val="TAC"/>
              <w:framePr w:wrap="notBeside" w:vAnchor="page" w:hAnchor="margin" w:xAlign="right" w:y="6805"/>
            </w:pPr>
            <w:r>
              <w:t>40</w:t>
            </w:r>
          </w:p>
        </w:tc>
        <w:tc>
          <w:tcPr>
            <w:tcW w:w="960" w:type="dxa"/>
            <w:tcBorders>
              <w:top w:val="single" w:sz="4" w:space="0" w:color="auto"/>
              <w:left w:val="single" w:sz="4" w:space="0" w:color="auto"/>
              <w:bottom w:val="single" w:sz="4" w:space="0" w:color="auto"/>
              <w:right w:val="single" w:sz="4" w:space="0" w:color="auto"/>
            </w:tcBorders>
          </w:tcPr>
          <w:p w14:paraId="48A0E1DE" w14:textId="77777777" w:rsidR="008E4F23" w:rsidRPr="00E7711D" w:rsidRDefault="008E4F23" w:rsidP="002B1EE0">
            <w:pPr>
              <w:pStyle w:val="TAC"/>
              <w:framePr w:wrap="notBeside" w:vAnchor="page" w:hAnchor="margin" w:xAlign="right" w:y="6805"/>
            </w:pPr>
            <w:r>
              <w:t>216</w:t>
            </w:r>
          </w:p>
        </w:tc>
        <w:tc>
          <w:tcPr>
            <w:tcW w:w="960" w:type="dxa"/>
            <w:tcBorders>
              <w:top w:val="single" w:sz="4" w:space="0" w:color="auto"/>
              <w:left w:val="single" w:sz="4" w:space="0" w:color="auto"/>
              <w:bottom w:val="single" w:sz="4" w:space="0" w:color="auto"/>
              <w:right w:val="single" w:sz="4" w:space="0" w:color="auto"/>
            </w:tcBorders>
            <w:vAlign w:val="center"/>
          </w:tcPr>
          <w:p w14:paraId="5F05E500" w14:textId="77777777" w:rsidR="008E4F23" w:rsidRPr="00E7711D" w:rsidRDefault="008E4F23" w:rsidP="002B1EE0">
            <w:pPr>
              <w:pStyle w:val="TAC"/>
              <w:framePr w:wrap="notBeside" w:vAnchor="page" w:hAnchor="margin" w:xAlign="right" w:y="6805"/>
            </w:pPr>
            <w:r>
              <w:rPr>
                <w:rFonts w:cs="Arial"/>
                <w:color w:val="000000"/>
                <w:szCs w:val="18"/>
              </w:rPr>
              <w:t>5980</w:t>
            </w:r>
          </w:p>
        </w:tc>
        <w:tc>
          <w:tcPr>
            <w:tcW w:w="977" w:type="dxa"/>
            <w:tcBorders>
              <w:top w:val="single" w:sz="4" w:space="0" w:color="auto"/>
              <w:left w:val="single" w:sz="4" w:space="0" w:color="auto"/>
              <w:bottom w:val="single" w:sz="4" w:space="0" w:color="auto"/>
              <w:right w:val="single" w:sz="4" w:space="0" w:color="auto"/>
            </w:tcBorders>
          </w:tcPr>
          <w:p w14:paraId="002F2BA9" w14:textId="77777777" w:rsidR="008E4F23" w:rsidRDefault="008E4F23" w:rsidP="002B1EE0">
            <w:pPr>
              <w:pStyle w:val="TAC"/>
              <w:framePr w:wrap="notBeside" w:vAnchor="page" w:hAnchor="margin" w:xAlign="right" w:y="6805"/>
            </w:pPr>
            <w:r>
              <w:t>N/A</w:t>
            </w:r>
            <w:r>
              <w:rPr>
                <w:vertAlign w:val="superscript"/>
              </w:rPr>
              <w:t>11</w:t>
            </w:r>
          </w:p>
        </w:tc>
        <w:tc>
          <w:tcPr>
            <w:tcW w:w="828" w:type="dxa"/>
            <w:tcBorders>
              <w:top w:val="single" w:sz="4" w:space="0" w:color="auto"/>
              <w:left w:val="single" w:sz="4" w:space="0" w:color="auto"/>
              <w:bottom w:val="single" w:sz="4" w:space="0" w:color="auto"/>
              <w:right w:val="single" w:sz="4" w:space="0" w:color="auto"/>
            </w:tcBorders>
          </w:tcPr>
          <w:p w14:paraId="2CAAB322" w14:textId="77777777" w:rsidR="008E4F23" w:rsidRDefault="008E4F23" w:rsidP="002B1EE0">
            <w:pPr>
              <w:pStyle w:val="TAC"/>
              <w:framePr w:wrap="notBeside" w:vAnchor="page" w:hAnchor="margin" w:xAlign="right" w:y="6805"/>
            </w:pPr>
            <w:r>
              <w:t>TDD</w:t>
            </w:r>
          </w:p>
        </w:tc>
        <w:tc>
          <w:tcPr>
            <w:tcW w:w="1057" w:type="dxa"/>
            <w:tcBorders>
              <w:top w:val="single" w:sz="4" w:space="0" w:color="auto"/>
              <w:left w:val="single" w:sz="4" w:space="0" w:color="auto"/>
              <w:bottom w:val="single" w:sz="4" w:space="0" w:color="auto"/>
              <w:right w:val="single" w:sz="4" w:space="0" w:color="auto"/>
            </w:tcBorders>
          </w:tcPr>
          <w:p w14:paraId="2BA6F6CC" w14:textId="77777777" w:rsidR="008E4F23" w:rsidRDefault="008E4F23" w:rsidP="002B1EE0">
            <w:pPr>
              <w:pStyle w:val="TAC"/>
            </w:pPr>
            <w:r>
              <w:t>IMD2</w:t>
            </w:r>
            <w:r w:rsidRPr="00F16E6D">
              <w:rPr>
                <w:vertAlign w:val="superscript"/>
              </w:rPr>
              <w:t>1</w:t>
            </w:r>
          </w:p>
        </w:tc>
      </w:tr>
      <w:tr w:rsidR="008E4F23" w14:paraId="69378758" w14:textId="77777777" w:rsidTr="002B1EE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BD10C03" w14:textId="77777777" w:rsidR="008E4F23" w:rsidRDefault="008E4F23" w:rsidP="002B1EE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DC6C614" w14:textId="77777777" w:rsidR="008E4F23" w:rsidRDefault="008E4F23" w:rsidP="002B1EE0">
            <w:pPr>
              <w:pStyle w:val="TAC"/>
            </w:pPr>
            <w:r>
              <w:t>n7</w:t>
            </w:r>
          </w:p>
        </w:tc>
        <w:tc>
          <w:tcPr>
            <w:tcW w:w="960" w:type="dxa"/>
            <w:tcBorders>
              <w:top w:val="single" w:sz="4" w:space="0" w:color="auto"/>
              <w:left w:val="single" w:sz="4" w:space="0" w:color="auto"/>
              <w:bottom w:val="single" w:sz="4" w:space="0" w:color="auto"/>
              <w:right w:val="single" w:sz="4" w:space="0" w:color="auto"/>
            </w:tcBorders>
            <w:vAlign w:val="center"/>
          </w:tcPr>
          <w:p w14:paraId="6DA9B1D3" w14:textId="77777777" w:rsidR="008E4F23" w:rsidRDefault="008E4F23" w:rsidP="002B1EE0">
            <w:pPr>
              <w:pStyle w:val="TAC"/>
              <w:framePr w:wrap="notBeside" w:vAnchor="page" w:hAnchor="margin" w:xAlign="right" w:y="6805"/>
              <w:rPr>
                <w:rFonts w:cs="Arial"/>
                <w:color w:val="000000"/>
                <w:szCs w:val="18"/>
              </w:rPr>
            </w:pPr>
            <w:r>
              <w:rPr>
                <w:rFonts w:cs="Arial"/>
                <w:color w:val="000000"/>
                <w:szCs w:val="18"/>
              </w:rPr>
              <w:t>2560</w:t>
            </w:r>
          </w:p>
        </w:tc>
        <w:tc>
          <w:tcPr>
            <w:tcW w:w="964" w:type="dxa"/>
            <w:tcBorders>
              <w:top w:val="single" w:sz="4" w:space="0" w:color="auto"/>
              <w:left w:val="single" w:sz="4" w:space="0" w:color="auto"/>
              <w:bottom w:val="single" w:sz="4" w:space="0" w:color="auto"/>
              <w:right w:val="single" w:sz="4" w:space="0" w:color="auto"/>
            </w:tcBorders>
          </w:tcPr>
          <w:p w14:paraId="2217CD36" w14:textId="77777777" w:rsidR="008E4F23" w:rsidRDefault="008E4F23" w:rsidP="002B1EE0">
            <w:pPr>
              <w:pStyle w:val="TAC"/>
              <w:framePr w:wrap="notBeside" w:vAnchor="page" w:hAnchor="margin" w:xAlign="right" w:y="6805"/>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6285747" w14:textId="77777777" w:rsidR="008E4F23" w:rsidRDefault="008E4F23" w:rsidP="002B1EE0">
            <w:pPr>
              <w:pStyle w:val="TAC"/>
              <w:framePr w:wrap="notBeside" w:vAnchor="page" w:hAnchor="margin" w:xAlign="right" w:y="6805"/>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4A8FD48" w14:textId="77777777" w:rsidR="008E4F23" w:rsidRDefault="008E4F23" w:rsidP="002B1EE0">
            <w:pPr>
              <w:pStyle w:val="TAC"/>
              <w:framePr w:wrap="notBeside" w:vAnchor="page" w:hAnchor="margin" w:xAlign="right" w:y="6805"/>
              <w:rPr>
                <w:rFonts w:cs="Arial"/>
                <w:color w:val="000000"/>
                <w:szCs w:val="18"/>
              </w:rPr>
            </w:pPr>
            <w:r>
              <w:rPr>
                <w:rFonts w:cs="Arial"/>
                <w:color w:val="000000"/>
                <w:szCs w:val="18"/>
              </w:rPr>
              <w:t>2680</w:t>
            </w:r>
          </w:p>
        </w:tc>
        <w:tc>
          <w:tcPr>
            <w:tcW w:w="977" w:type="dxa"/>
            <w:tcBorders>
              <w:top w:val="single" w:sz="4" w:space="0" w:color="auto"/>
              <w:left w:val="single" w:sz="4" w:space="0" w:color="auto"/>
              <w:bottom w:val="single" w:sz="4" w:space="0" w:color="auto"/>
              <w:right w:val="single" w:sz="4" w:space="0" w:color="auto"/>
            </w:tcBorders>
          </w:tcPr>
          <w:p w14:paraId="72099FBA" w14:textId="77777777" w:rsidR="008E4F23" w:rsidRDefault="008E4F23" w:rsidP="002B1EE0">
            <w:pPr>
              <w:pStyle w:val="TAC"/>
              <w:framePr w:wrap="notBeside" w:vAnchor="page" w:hAnchor="margin" w:xAlign="right" w:y="6805"/>
            </w:pPr>
            <w:r>
              <w:t>N/A</w:t>
            </w:r>
          </w:p>
        </w:tc>
        <w:tc>
          <w:tcPr>
            <w:tcW w:w="828" w:type="dxa"/>
            <w:tcBorders>
              <w:top w:val="single" w:sz="4" w:space="0" w:color="auto"/>
              <w:left w:val="single" w:sz="4" w:space="0" w:color="auto"/>
              <w:bottom w:val="single" w:sz="4" w:space="0" w:color="auto"/>
              <w:right w:val="single" w:sz="4" w:space="0" w:color="auto"/>
            </w:tcBorders>
          </w:tcPr>
          <w:p w14:paraId="764183F9" w14:textId="77777777" w:rsidR="008E4F23" w:rsidRDefault="008E4F23" w:rsidP="002B1EE0">
            <w:pPr>
              <w:pStyle w:val="TAC"/>
              <w:framePr w:wrap="notBeside" w:vAnchor="page" w:hAnchor="margin" w:xAlign="right" w:y="6805"/>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A70ECC1" w14:textId="77777777" w:rsidR="008E4F23" w:rsidRDefault="008E4F23" w:rsidP="002B1EE0">
            <w:pPr>
              <w:pStyle w:val="TAC"/>
            </w:pPr>
            <w:r>
              <w:t>N/A</w:t>
            </w:r>
          </w:p>
        </w:tc>
      </w:tr>
      <w:tr w:rsidR="008E4F23" w14:paraId="50133C5B" w14:textId="77777777" w:rsidTr="002B1EE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2503601" w14:textId="77777777" w:rsidR="008E4F23" w:rsidRDefault="008E4F23" w:rsidP="002B1EE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A348195" w14:textId="77777777" w:rsidR="008E4F23" w:rsidRDefault="008E4F23" w:rsidP="002B1EE0">
            <w:pPr>
              <w:pStyle w:val="TAC"/>
            </w:pPr>
            <w:r>
              <w:t>n78</w:t>
            </w:r>
          </w:p>
        </w:tc>
        <w:tc>
          <w:tcPr>
            <w:tcW w:w="960" w:type="dxa"/>
            <w:tcBorders>
              <w:top w:val="single" w:sz="4" w:space="0" w:color="auto"/>
              <w:left w:val="single" w:sz="4" w:space="0" w:color="auto"/>
              <w:bottom w:val="single" w:sz="4" w:space="0" w:color="auto"/>
              <w:right w:val="single" w:sz="4" w:space="0" w:color="auto"/>
            </w:tcBorders>
            <w:vAlign w:val="center"/>
          </w:tcPr>
          <w:p w14:paraId="3B5BF3F7" w14:textId="77777777" w:rsidR="008E4F23" w:rsidRDefault="008E4F23" w:rsidP="002B1EE0">
            <w:pPr>
              <w:pStyle w:val="TAC"/>
              <w:framePr w:wrap="notBeside" w:vAnchor="page" w:hAnchor="margin" w:xAlign="right" w:y="6805"/>
              <w:rPr>
                <w:rFonts w:cs="Arial"/>
                <w:color w:val="000000"/>
                <w:szCs w:val="18"/>
              </w:rPr>
            </w:pPr>
            <w:r>
              <w:rPr>
                <w:rFonts w:cs="Arial"/>
                <w:color w:val="000000"/>
                <w:szCs w:val="18"/>
              </w:rPr>
              <w:t>3420</w:t>
            </w:r>
          </w:p>
        </w:tc>
        <w:tc>
          <w:tcPr>
            <w:tcW w:w="964" w:type="dxa"/>
            <w:tcBorders>
              <w:top w:val="single" w:sz="4" w:space="0" w:color="auto"/>
              <w:left w:val="single" w:sz="4" w:space="0" w:color="auto"/>
              <w:bottom w:val="single" w:sz="4" w:space="0" w:color="auto"/>
              <w:right w:val="single" w:sz="4" w:space="0" w:color="auto"/>
            </w:tcBorders>
          </w:tcPr>
          <w:p w14:paraId="51AB2578" w14:textId="77777777" w:rsidR="008E4F23" w:rsidRDefault="008E4F23" w:rsidP="002B1EE0">
            <w:pPr>
              <w:pStyle w:val="TAC"/>
              <w:framePr w:wrap="notBeside" w:vAnchor="page" w:hAnchor="margin" w:xAlign="right" w:y="6805"/>
            </w:pPr>
            <w:r>
              <w:t>5</w:t>
            </w:r>
          </w:p>
        </w:tc>
        <w:tc>
          <w:tcPr>
            <w:tcW w:w="960" w:type="dxa"/>
            <w:tcBorders>
              <w:top w:val="single" w:sz="4" w:space="0" w:color="auto"/>
              <w:left w:val="single" w:sz="4" w:space="0" w:color="auto"/>
              <w:bottom w:val="single" w:sz="4" w:space="0" w:color="auto"/>
              <w:right w:val="single" w:sz="4" w:space="0" w:color="auto"/>
            </w:tcBorders>
          </w:tcPr>
          <w:p w14:paraId="2DC94529" w14:textId="77777777" w:rsidR="008E4F23" w:rsidRDefault="008E4F23" w:rsidP="002B1EE0">
            <w:pPr>
              <w:pStyle w:val="TAC"/>
              <w:framePr w:wrap="notBeside" w:vAnchor="page" w:hAnchor="margin" w:xAlign="right" w:y="6805"/>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1D6F0432" w14:textId="77777777" w:rsidR="008E4F23" w:rsidRDefault="008E4F23" w:rsidP="002B1EE0">
            <w:pPr>
              <w:pStyle w:val="TAC"/>
              <w:framePr w:wrap="notBeside" w:vAnchor="page" w:hAnchor="margin" w:xAlign="right" w:y="6805"/>
              <w:rPr>
                <w:rFonts w:cs="Arial"/>
                <w:color w:val="000000"/>
                <w:szCs w:val="18"/>
              </w:rPr>
            </w:pPr>
            <w:r>
              <w:rPr>
                <w:rFonts w:cs="Arial"/>
                <w:color w:val="000000"/>
                <w:szCs w:val="18"/>
              </w:rPr>
              <w:t>3420</w:t>
            </w:r>
          </w:p>
        </w:tc>
        <w:tc>
          <w:tcPr>
            <w:tcW w:w="977" w:type="dxa"/>
            <w:tcBorders>
              <w:top w:val="single" w:sz="4" w:space="0" w:color="auto"/>
              <w:left w:val="single" w:sz="4" w:space="0" w:color="auto"/>
              <w:bottom w:val="single" w:sz="4" w:space="0" w:color="auto"/>
              <w:right w:val="single" w:sz="4" w:space="0" w:color="auto"/>
            </w:tcBorders>
          </w:tcPr>
          <w:p w14:paraId="4700C4E3" w14:textId="77777777" w:rsidR="008E4F23" w:rsidRDefault="008E4F23" w:rsidP="002B1EE0">
            <w:pPr>
              <w:pStyle w:val="TAC"/>
              <w:framePr w:wrap="notBeside" w:vAnchor="page" w:hAnchor="margin" w:xAlign="right" w:y="6805"/>
            </w:pPr>
            <w:r>
              <w:t>29.6</w:t>
            </w:r>
          </w:p>
        </w:tc>
        <w:tc>
          <w:tcPr>
            <w:tcW w:w="828" w:type="dxa"/>
            <w:tcBorders>
              <w:top w:val="single" w:sz="4" w:space="0" w:color="auto"/>
              <w:left w:val="single" w:sz="4" w:space="0" w:color="auto"/>
              <w:bottom w:val="single" w:sz="4" w:space="0" w:color="auto"/>
              <w:right w:val="single" w:sz="4" w:space="0" w:color="auto"/>
            </w:tcBorders>
          </w:tcPr>
          <w:p w14:paraId="038E0053" w14:textId="77777777" w:rsidR="008E4F23" w:rsidRDefault="008E4F23" w:rsidP="002B1EE0">
            <w:pPr>
              <w:pStyle w:val="TAC"/>
              <w:framePr w:wrap="notBeside" w:vAnchor="page" w:hAnchor="margin" w:xAlign="right" w:y="6805"/>
            </w:pPr>
            <w:r>
              <w:t>TDD</w:t>
            </w:r>
          </w:p>
        </w:tc>
        <w:tc>
          <w:tcPr>
            <w:tcW w:w="1057" w:type="dxa"/>
            <w:tcBorders>
              <w:top w:val="single" w:sz="4" w:space="0" w:color="auto"/>
              <w:left w:val="single" w:sz="4" w:space="0" w:color="auto"/>
              <w:bottom w:val="single" w:sz="4" w:space="0" w:color="auto"/>
              <w:right w:val="single" w:sz="4" w:space="0" w:color="auto"/>
            </w:tcBorders>
          </w:tcPr>
          <w:p w14:paraId="79AF2B0B" w14:textId="77777777" w:rsidR="008E4F23" w:rsidRDefault="008E4F23" w:rsidP="002B1EE0">
            <w:pPr>
              <w:pStyle w:val="TAC"/>
            </w:pPr>
            <w:r>
              <w:t>IMD2</w:t>
            </w:r>
            <w:r w:rsidRPr="00F16E6D">
              <w:rPr>
                <w:vertAlign w:val="superscript"/>
              </w:rPr>
              <w:t>1</w:t>
            </w:r>
          </w:p>
        </w:tc>
      </w:tr>
      <w:tr w:rsidR="008E4F23" w14:paraId="1CB2DB82" w14:textId="77777777" w:rsidTr="002B1EE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CFF568A" w14:textId="77777777" w:rsidR="008E4F23" w:rsidRDefault="008E4F23" w:rsidP="002B1EE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AA799B1" w14:textId="77777777" w:rsidR="008E4F23" w:rsidRDefault="008E4F23" w:rsidP="002B1EE0">
            <w:pPr>
              <w:pStyle w:val="TAC"/>
            </w:pPr>
            <w:r>
              <w:t>n102</w:t>
            </w:r>
          </w:p>
        </w:tc>
        <w:tc>
          <w:tcPr>
            <w:tcW w:w="960" w:type="dxa"/>
            <w:tcBorders>
              <w:top w:val="single" w:sz="4" w:space="0" w:color="auto"/>
              <w:left w:val="single" w:sz="4" w:space="0" w:color="auto"/>
              <w:bottom w:val="single" w:sz="4" w:space="0" w:color="auto"/>
              <w:right w:val="single" w:sz="4" w:space="0" w:color="auto"/>
            </w:tcBorders>
            <w:vAlign w:val="center"/>
          </w:tcPr>
          <w:p w14:paraId="4ABFDF8F" w14:textId="77777777" w:rsidR="008E4F23" w:rsidRDefault="008E4F23" w:rsidP="002B1EE0">
            <w:pPr>
              <w:pStyle w:val="TAC"/>
              <w:framePr w:wrap="notBeside" w:vAnchor="page" w:hAnchor="margin" w:xAlign="right" w:y="6805"/>
              <w:rPr>
                <w:rFonts w:cs="Arial"/>
                <w:color w:val="000000"/>
                <w:szCs w:val="18"/>
              </w:rPr>
            </w:pPr>
            <w:r>
              <w:rPr>
                <w:rFonts w:cs="Arial"/>
                <w:color w:val="000000"/>
                <w:szCs w:val="18"/>
              </w:rPr>
              <w:t>5980</w:t>
            </w:r>
          </w:p>
        </w:tc>
        <w:tc>
          <w:tcPr>
            <w:tcW w:w="964" w:type="dxa"/>
            <w:tcBorders>
              <w:top w:val="single" w:sz="4" w:space="0" w:color="auto"/>
              <w:left w:val="single" w:sz="4" w:space="0" w:color="auto"/>
              <w:bottom w:val="single" w:sz="4" w:space="0" w:color="auto"/>
              <w:right w:val="single" w:sz="4" w:space="0" w:color="auto"/>
            </w:tcBorders>
          </w:tcPr>
          <w:p w14:paraId="3DF05CFF" w14:textId="77777777" w:rsidR="008E4F23" w:rsidRDefault="008E4F23" w:rsidP="002B1EE0">
            <w:pPr>
              <w:pStyle w:val="TAC"/>
              <w:framePr w:wrap="notBeside" w:vAnchor="page" w:hAnchor="margin" w:xAlign="right" w:y="6805"/>
            </w:pPr>
            <w:r>
              <w:t>40</w:t>
            </w:r>
          </w:p>
        </w:tc>
        <w:tc>
          <w:tcPr>
            <w:tcW w:w="960" w:type="dxa"/>
            <w:tcBorders>
              <w:top w:val="single" w:sz="4" w:space="0" w:color="auto"/>
              <w:left w:val="single" w:sz="4" w:space="0" w:color="auto"/>
              <w:bottom w:val="single" w:sz="4" w:space="0" w:color="auto"/>
              <w:right w:val="single" w:sz="4" w:space="0" w:color="auto"/>
            </w:tcBorders>
          </w:tcPr>
          <w:p w14:paraId="492C79A1" w14:textId="77777777" w:rsidR="008E4F23" w:rsidRDefault="008E4F23" w:rsidP="002B1EE0">
            <w:pPr>
              <w:pStyle w:val="TAC"/>
              <w:framePr w:wrap="notBeside" w:vAnchor="page" w:hAnchor="margin" w:xAlign="right" w:y="6805"/>
            </w:pPr>
            <w:r>
              <w:t>216</w:t>
            </w:r>
          </w:p>
        </w:tc>
        <w:tc>
          <w:tcPr>
            <w:tcW w:w="960" w:type="dxa"/>
            <w:tcBorders>
              <w:top w:val="single" w:sz="4" w:space="0" w:color="auto"/>
              <w:left w:val="single" w:sz="4" w:space="0" w:color="auto"/>
              <w:bottom w:val="single" w:sz="4" w:space="0" w:color="auto"/>
              <w:right w:val="single" w:sz="4" w:space="0" w:color="auto"/>
            </w:tcBorders>
            <w:vAlign w:val="center"/>
          </w:tcPr>
          <w:p w14:paraId="4A42EAE8" w14:textId="77777777" w:rsidR="008E4F23" w:rsidRDefault="008E4F23" w:rsidP="002B1EE0">
            <w:pPr>
              <w:pStyle w:val="TAC"/>
              <w:framePr w:wrap="notBeside" w:vAnchor="page" w:hAnchor="margin" w:xAlign="right" w:y="6805"/>
              <w:rPr>
                <w:rFonts w:cs="Arial"/>
                <w:color w:val="000000"/>
                <w:szCs w:val="18"/>
              </w:rPr>
            </w:pPr>
            <w:r>
              <w:rPr>
                <w:rFonts w:cs="Arial"/>
                <w:color w:val="000000"/>
                <w:szCs w:val="18"/>
              </w:rPr>
              <w:t>5980</w:t>
            </w:r>
          </w:p>
        </w:tc>
        <w:tc>
          <w:tcPr>
            <w:tcW w:w="977" w:type="dxa"/>
            <w:tcBorders>
              <w:top w:val="single" w:sz="4" w:space="0" w:color="auto"/>
              <w:left w:val="single" w:sz="4" w:space="0" w:color="auto"/>
              <w:bottom w:val="single" w:sz="4" w:space="0" w:color="auto"/>
              <w:right w:val="single" w:sz="4" w:space="0" w:color="auto"/>
            </w:tcBorders>
          </w:tcPr>
          <w:p w14:paraId="043AA2D2" w14:textId="77777777" w:rsidR="008E4F23" w:rsidRDefault="008E4F23" w:rsidP="002B1EE0">
            <w:pPr>
              <w:pStyle w:val="TAC"/>
              <w:framePr w:wrap="notBeside" w:vAnchor="page" w:hAnchor="margin" w:xAlign="right" w:y="6805"/>
            </w:pPr>
            <w:r>
              <w:t>N/A</w:t>
            </w:r>
          </w:p>
        </w:tc>
        <w:tc>
          <w:tcPr>
            <w:tcW w:w="828" w:type="dxa"/>
            <w:tcBorders>
              <w:top w:val="single" w:sz="4" w:space="0" w:color="auto"/>
              <w:left w:val="single" w:sz="4" w:space="0" w:color="auto"/>
              <w:bottom w:val="single" w:sz="4" w:space="0" w:color="auto"/>
              <w:right w:val="single" w:sz="4" w:space="0" w:color="auto"/>
            </w:tcBorders>
          </w:tcPr>
          <w:p w14:paraId="58851247" w14:textId="77777777" w:rsidR="008E4F23" w:rsidRDefault="008E4F23" w:rsidP="002B1EE0">
            <w:pPr>
              <w:pStyle w:val="TAC"/>
              <w:framePr w:wrap="notBeside" w:vAnchor="page" w:hAnchor="margin" w:xAlign="right" w:y="6805"/>
            </w:pPr>
            <w:r>
              <w:t>TDD</w:t>
            </w:r>
          </w:p>
        </w:tc>
        <w:tc>
          <w:tcPr>
            <w:tcW w:w="1057" w:type="dxa"/>
            <w:tcBorders>
              <w:top w:val="single" w:sz="4" w:space="0" w:color="auto"/>
              <w:left w:val="single" w:sz="4" w:space="0" w:color="auto"/>
              <w:bottom w:val="single" w:sz="4" w:space="0" w:color="auto"/>
              <w:right w:val="single" w:sz="4" w:space="0" w:color="auto"/>
            </w:tcBorders>
          </w:tcPr>
          <w:p w14:paraId="041B0C48" w14:textId="77777777" w:rsidR="008E4F23" w:rsidRDefault="008E4F23" w:rsidP="002B1EE0">
            <w:pPr>
              <w:pStyle w:val="TAC"/>
            </w:pPr>
            <w:r>
              <w:t>N/A</w:t>
            </w:r>
          </w:p>
        </w:tc>
      </w:tr>
      <w:tr w:rsidR="008E4F23" w14:paraId="2F104F33" w14:textId="77777777" w:rsidTr="002B1EE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49BCA4B" w14:textId="77777777" w:rsidR="008E4F23" w:rsidRDefault="008E4F23" w:rsidP="002B1EE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7AC5E56" w14:textId="77777777" w:rsidR="008E4F23" w:rsidRDefault="008E4F23" w:rsidP="002B1EE0">
            <w:pPr>
              <w:pStyle w:val="TAC"/>
            </w:pPr>
            <w:r>
              <w:t>n7</w:t>
            </w:r>
          </w:p>
        </w:tc>
        <w:tc>
          <w:tcPr>
            <w:tcW w:w="960" w:type="dxa"/>
            <w:tcBorders>
              <w:top w:val="single" w:sz="4" w:space="0" w:color="auto"/>
              <w:left w:val="single" w:sz="4" w:space="0" w:color="auto"/>
              <w:bottom w:val="single" w:sz="4" w:space="0" w:color="auto"/>
              <w:right w:val="single" w:sz="4" w:space="0" w:color="auto"/>
            </w:tcBorders>
            <w:vAlign w:val="center"/>
          </w:tcPr>
          <w:p w14:paraId="6AABE0D5" w14:textId="77777777" w:rsidR="008E4F23" w:rsidRDefault="008E4F23" w:rsidP="002B1EE0">
            <w:pPr>
              <w:pStyle w:val="TAC"/>
              <w:rPr>
                <w:rFonts w:cs="Arial"/>
                <w:color w:val="000000"/>
                <w:szCs w:val="18"/>
              </w:rPr>
            </w:pPr>
            <w:r>
              <w:rPr>
                <w:rFonts w:cs="Arial"/>
                <w:color w:val="000000"/>
                <w:szCs w:val="18"/>
              </w:rPr>
              <w:t>2560</w:t>
            </w:r>
          </w:p>
        </w:tc>
        <w:tc>
          <w:tcPr>
            <w:tcW w:w="964" w:type="dxa"/>
            <w:tcBorders>
              <w:top w:val="single" w:sz="4" w:space="0" w:color="auto"/>
              <w:left w:val="single" w:sz="4" w:space="0" w:color="auto"/>
              <w:bottom w:val="single" w:sz="4" w:space="0" w:color="auto"/>
              <w:right w:val="single" w:sz="4" w:space="0" w:color="auto"/>
            </w:tcBorders>
          </w:tcPr>
          <w:p w14:paraId="5EDD322E" w14:textId="77777777" w:rsidR="008E4F23" w:rsidRDefault="008E4F23" w:rsidP="002B1EE0">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6DAF0A4" w14:textId="77777777" w:rsidR="008E4F23" w:rsidRDefault="008E4F23" w:rsidP="002B1EE0">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84EACED" w14:textId="77777777" w:rsidR="008E4F23" w:rsidRDefault="008E4F23" w:rsidP="002B1EE0">
            <w:pPr>
              <w:pStyle w:val="TAC"/>
              <w:rPr>
                <w:rFonts w:cs="Arial"/>
                <w:color w:val="000000"/>
                <w:szCs w:val="18"/>
              </w:rPr>
            </w:pPr>
            <w:r>
              <w:rPr>
                <w:rFonts w:cs="Arial"/>
                <w:color w:val="000000"/>
                <w:szCs w:val="18"/>
              </w:rPr>
              <w:t>2680</w:t>
            </w:r>
          </w:p>
        </w:tc>
        <w:tc>
          <w:tcPr>
            <w:tcW w:w="977" w:type="dxa"/>
            <w:tcBorders>
              <w:top w:val="single" w:sz="4" w:space="0" w:color="auto"/>
              <w:left w:val="single" w:sz="4" w:space="0" w:color="auto"/>
              <w:bottom w:val="single" w:sz="4" w:space="0" w:color="auto"/>
              <w:right w:val="single" w:sz="4" w:space="0" w:color="auto"/>
            </w:tcBorders>
          </w:tcPr>
          <w:p w14:paraId="7D4CE8C5" w14:textId="77777777" w:rsidR="008E4F23" w:rsidRDefault="008E4F23" w:rsidP="002B1EE0">
            <w:pPr>
              <w:pStyle w:val="TAC"/>
            </w:pPr>
            <w:r>
              <w:t>29.6</w:t>
            </w:r>
          </w:p>
        </w:tc>
        <w:tc>
          <w:tcPr>
            <w:tcW w:w="828" w:type="dxa"/>
            <w:tcBorders>
              <w:top w:val="single" w:sz="4" w:space="0" w:color="auto"/>
              <w:left w:val="single" w:sz="4" w:space="0" w:color="auto"/>
              <w:bottom w:val="single" w:sz="4" w:space="0" w:color="auto"/>
              <w:right w:val="single" w:sz="4" w:space="0" w:color="auto"/>
            </w:tcBorders>
          </w:tcPr>
          <w:p w14:paraId="0A8AC455" w14:textId="77777777" w:rsidR="008E4F23" w:rsidRDefault="008E4F23" w:rsidP="002B1EE0">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89AA09D" w14:textId="77777777" w:rsidR="008E4F23" w:rsidRDefault="008E4F23" w:rsidP="002B1EE0">
            <w:pPr>
              <w:pStyle w:val="TAC"/>
            </w:pPr>
            <w:r>
              <w:t>IMD2</w:t>
            </w:r>
            <w:r w:rsidRPr="00F16E6D">
              <w:rPr>
                <w:vertAlign w:val="superscript"/>
              </w:rPr>
              <w:t>1</w:t>
            </w:r>
          </w:p>
        </w:tc>
      </w:tr>
      <w:tr w:rsidR="008E4F23" w14:paraId="73C143A3" w14:textId="77777777" w:rsidTr="002B1EE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FBB18CB" w14:textId="77777777" w:rsidR="008E4F23" w:rsidRDefault="008E4F23" w:rsidP="002B1EE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7B2DF3D" w14:textId="77777777" w:rsidR="008E4F23" w:rsidRDefault="008E4F23" w:rsidP="002B1EE0">
            <w:pPr>
              <w:pStyle w:val="TAC"/>
            </w:pPr>
            <w:r>
              <w:t>n78</w:t>
            </w:r>
          </w:p>
        </w:tc>
        <w:tc>
          <w:tcPr>
            <w:tcW w:w="960" w:type="dxa"/>
            <w:tcBorders>
              <w:top w:val="single" w:sz="4" w:space="0" w:color="auto"/>
              <w:left w:val="single" w:sz="4" w:space="0" w:color="auto"/>
              <w:bottom w:val="single" w:sz="4" w:space="0" w:color="auto"/>
              <w:right w:val="single" w:sz="4" w:space="0" w:color="auto"/>
            </w:tcBorders>
            <w:vAlign w:val="center"/>
          </w:tcPr>
          <w:p w14:paraId="542B098A" w14:textId="77777777" w:rsidR="008E4F23" w:rsidRDefault="008E4F23" w:rsidP="002B1EE0">
            <w:pPr>
              <w:pStyle w:val="TAC"/>
              <w:rPr>
                <w:rFonts w:cs="Arial"/>
                <w:color w:val="000000"/>
                <w:szCs w:val="18"/>
              </w:rPr>
            </w:pPr>
            <w:r>
              <w:rPr>
                <w:rFonts w:cs="Arial"/>
                <w:color w:val="000000"/>
                <w:szCs w:val="18"/>
              </w:rPr>
              <w:t>3320</w:t>
            </w:r>
          </w:p>
        </w:tc>
        <w:tc>
          <w:tcPr>
            <w:tcW w:w="964" w:type="dxa"/>
            <w:tcBorders>
              <w:top w:val="single" w:sz="4" w:space="0" w:color="auto"/>
              <w:left w:val="single" w:sz="4" w:space="0" w:color="auto"/>
              <w:bottom w:val="single" w:sz="4" w:space="0" w:color="auto"/>
              <w:right w:val="single" w:sz="4" w:space="0" w:color="auto"/>
            </w:tcBorders>
          </w:tcPr>
          <w:p w14:paraId="1219DFEF" w14:textId="77777777" w:rsidR="008E4F23" w:rsidRDefault="008E4F23" w:rsidP="002B1EE0">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5B07D6A" w14:textId="77777777" w:rsidR="008E4F23" w:rsidRDefault="008E4F23" w:rsidP="002B1EE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EC7F7B7" w14:textId="77777777" w:rsidR="008E4F23" w:rsidRDefault="008E4F23" w:rsidP="002B1EE0">
            <w:pPr>
              <w:pStyle w:val="TAC"/>
              <w:rPr>
                <w:rFonts w:cs="Arial"/>
                <w:color w:val="000000"/>
                <w:szCs w:val="18"/>
              </w:rPr>
            </w:pPr>
            <w:r>
              <w:rPr>
                <w:rFonts w:cs="Arial"/>
                <w:color w:val="000000"/>
                <w:szCs w:val="18"/>
              </w:rPr>
              <w:t>3320</w:t>
            </w:r>
          </w:p>
        </w:tc>
        <w:tc>
          <w:tcPr>
            <w:tcW w:w="977" w:type="dxa"/>
            <w:tcBorders>
              <w:top w:val="single" w:sz="4" w:space="0" w:color="auto"/>
              <w:left w:val="single" w:sz="4" w:space="0" w:color="auto"/>
              <w:bottom w:val="single" w:sz="4" w:space="0" w:color="auto"/>
              <w:right w:val="single" w:sz="4" w:space="0" w:color="auto"/>
            </w:tcBorders>
          </w:tcPr>
          <w:p w14:paraId="387707C4" w14:textId="77777777" w:rsidR="008E4F23" w:rsidRDefault="008E4F23" w:rsidP="002B1EE0">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971AD57" w14:textId="77777777" w:rsidR="008E4F23" w:rsidRDefault="008E4F23" w:rsidP="002B1EE0">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913B2DB" w14:textId="77777777" w:rsidR="008E4F23" w:rsidRDefault="008E4F23" w:rsidP="002B1EE0">
            <w:pPr>
              <w:pStyle w:val="TAC"/>
            </w:pPr>
            <w:r>
              <w:t>N/A</w:t>
            </w:r>
          </w:p>
        </w:tc>
      </w:tr>
      <w:tr w:rsidR="008E4F23" w14:paraId="4AAEF338" w14:textId="77777777" w:rsidTr="002B1EE0">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84CBA60" w14:textId="77777777" w:rsidR="008E4F23" w:rsidRDefault="008E4F23" w:rsidP="002B1EE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296DFF3" w14:textId="77777777" w:rsidR="008E4F23" w:rsidRDefault="008E4F23" w:rsidP="002B1EE0">
            <w:pPr>
              <w:pStyle w:val="TAC"/>
            </w:pPr>
            <w:r>
              <w:t>n102</w:t>
            </w:r>
          </w:p>
        </w:tc>
        <w:tc>
          <w:tcPr>
            <w:tcW w:w="960" w:type="dxa"/>
            <w:tcBorders>
              <w:top w:val="single" w:sz="4" w:space="0" w:color="auto"/>
              <w:left w:val="single" w:sz="4" w:space="0" w:color="auto"/>
              <w:bottom w:val="single" w:sz="4" w:space="0" w:color="auto"/>
              <w:right w:val="single" w:sz="4" w:space="0" w:color="auto"/>
            </w:tcBorders>
            <w:vAlign w:val="center"/>
          </w:tcPr>
          <w:p w14:paraId="411A3668" w14:textId="77777777" w:rsidR="008E4F23" w:rsidRDefault="008E4F23" w:rsidP="002B1EE0">
            <w:pPr>
              <w:pStyle w:val="TAC"/>
              <w:rPr>
                <w:rFonts w:cs="Arial"/>
                <w:color w:val="000000"/>
                <w:szCs w:val="18"/>
              </w:rPr>
            </w:pPr>
            <w:r>
              <w:rPr>
                <w:rFonts w:cs="Arial"/>
                <w:color w:val="000000"/>
                <w:szCs w:val="18"/>
              </w:rPr>
              <w:t>6000</w:t>
            </w:r>
          </w:p>
        </w:tc>
        <w:tc>
          <w:tcPr>
            <w:tcW w:w="964" w:type="dxa"/>
            <w:tcBorders>
              <w:top w:val="single" w:sz="4" w:space="0" w:color="auto"/>
              <w:left w:val="single" w:sz="4" w:space="0" w:color="auto"/>
              <w:bottom w:val="single" w:sz="4" w:space="0" w:color="auto"/>
              <w:right w:val="single" w:sz="4" w:space="0" w:color="auto"/>
            </w:tcBorders>
          </w:tcPr>
          <w:p w14:paraId="25A61869" w14:textId="77777777" w:rsidR="008E4F23" w:rsidRDefault="008E4F23" w:rsidP="002B1EE0">
            <w:pPr>
              <w:pStyle w:val="TAC"/>
            </w:pPr>
            <w:r>
              <w:t>40</w:t>
            </w:r>
          </w:p>
        </w:tc>
        <w:tc>
          <w:tcPr>
            <w:tcW w:w="960" w:type="dxa"/>
            <w:tcBorders>
              <w:top w:val="single" w:sz="4" w:space="0" w:color="auto"/>
              <w:left w:val="single" w:sz="4" w:space="0" w:color="auto"/>
              <w:bottom w:val="single" w:sz="4" w:space="0" w:color="auto"/>
              <w:right w:val="single" w:sz="4" w:space="0" w:color="auto"/>
            </w:tcBorders>
          </w:tcPr>
          <w:p w14:paraId="70034BCF" w14:textId="77777777" w:rsidR="008E4F23" w:rsidRDefault="008E4F23" w:rsidP="002B1EE0">
            <w:pPr>
              <w:pStyle w:val="TAC"/>
            </w:pPr>
            <w:r>
              <w:t>216</w:t>
            </w:r>
          </w:p>
        </w:tc>
        <w:tc>
          <w:tcPr>
            <w:tcW w:w="960" w:type="dxa"/>
            <w:tcBorders>
              <w:top w:val="single" w:sz="4" w:space="0" w:color="auto"/>
              <w:left w:val="single" w:sz="4" w:space="0" w:color="auto"/>
              <w:bottom w:val="single" w:sz="4" w:space="0" w:color="auto"/>
              <w:right w:val="single" w:sz="4" w:space="0" w:color="auto"/>
            </w:tcBorders>
            <w:vAlign w:val="center"/>
          </w:tcPr>
          <w:p w14:paraId="498031F8" w14:textId="77777777" w:rsidR="008E4F23" w:rsidRDefault="008E4F23" w:rsidP="002B1EE0">
            <w:pPr>
              <w:pStyle w:val="TAC"/>
              <w:rPr>
                <w:rFonts w:cs="Arial"/>
                <w:color w:val="000000"/>
                <w:szCs w:val="18"/>
              </w:rPr>
            </w:pPr>
            <w:r>
              <w:rPr>
                <w:rFonts w:cs="Arial"/>
                <w:color w:val="000000"/>
                <w:szCs w:val="18"/>
              </w:rPr>
              <w:t>6000</w:t>
            </w:r>
          </w:p>
        </w:tc>
        <w:tc>
          <w:tcPr>
            <w:tcW w:w="977" w:type="dxa"/>
            <w:tcBorders>
              <w:top w:val="single" w:sz="4" w:space="0" w:color="auto"/>
              <w:left w:val="single" w:sz="4" w:space="0" w:color="auto"/>
              <w:bottom w:val="single" w:sz="4" w:space="0" w:color="auto"/>
              <w:right w:val="single" w:sz="4" w:space="0" w:color="auto"/>
            </w:tcBorders>
          </w:tcPr>
          <w:p w14:paraId="5609D4FA" w14:textId="77777777" w:rsidR="008E4F23" w:rsidRDefault="008E4F23" w:rsidP="002B1EE0">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23C6B83" w14:textId="77777777" w:rsidR="008E4F23" w:rsidRDefault="008E4F23" w:rsidP="002B1EE0">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2F5619F" w14:textId="77777777" w:rsidR="008E4F23" w:rsidRDefault="008E4F23" w:rsidP="002B1EE0">
            <w:pPr>
              <w:pStyle w:val="TAC"/>
            </w:pPr>
            <w:r>
              <w:t>N/A</w:t>
            </w:r>
          </w:p>
        </w:tc>
      </w:tr>
      <w:tr w:rsidR="008E4F23" w14:paraId="0A9F2C45" w14:textId="77777777" w:rsidTr="002B1EE0">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34B578E5" w14:textId="77777777" w:rsidR="008E4F23" w:rsidRDefault="008E4F23" w:rsidP="002B1EE0">
            <w:pPr>
              <w:pStyle w:val="TAN"/>
              <w:rPr>
                <w:lang w:eastAsia="ja-JP"/>
              </w:rPr>
            </w:pPr>
            <w:r>
              <w:t xml:space="preserve">NOTE </w:t>
            </w:r>
            <w:r>
              <w:rPr>
                <w:rFonts w:hint="eastAsia"/>
                <w:lang w:val="en-US" w:eastAsia="zh-CN"/>
              </w:rPr>
              <w:t>1</w:t>
            </w:r>
            <w:r>
              <w:t>:</w:t>
            </w:r>
            <w:r>
              <w:tab/>
            </w:r>
            <w:r>
              <w:rPr>
                <w:lang w:eastAsia="ja-JP"/>
              </w:rPr>
              <w:t>This band is subject to IMD5 also which MSD is not specified.</w:t>
            </w:r>
          </w:p>
          <w:p w14:paraId="5FA2FBB5" w14:textId="6C4FA3CF" w:rsidR="008E4F23" w:rsidRPr="0044132F" w:rsidRDefault="008E4F23" w:rsidP="008E4F23">
            <w:pPr>
              <w:pStyle w:val="TAN"/>
              <w:rPr>
                <w:lang w:val="en-US" w:eastAsia="ja-JP"/>
              </w:rPr>
            </w:pPr>
            <w:r>
              <w:rPr>
                <w:rFonts w:hint="eastAsia"/>
                <w:lang w:eastAsia="zh-CN"/>
              </w:rPr>
              <w:t>NOTE</w:t>
            </w:r>
            <w:r>
              <w:rPr>
                <w:lang w:eastAsia="zh-CN"/>
              </w:rPr>
              <w:t xml:space="preserve"> 11</w:t>
            </w:r>
            <w:r>
              <w:t>:</w:t>
            </w:r>
            <w:r>
              <w:tab/>
            </w:r>
            <w:r>
              <w:rPr>
                <w:rFonts w:eastAsia="宋体" w:cs="Arial"/>
                <w:szCs w:val="18"/>
                <w:lang w:val="en-US" w:eastAsia="zh-CN" w:bidi="ar"/>
              </w:rPr>
              <w:t>This is a share spectrum access band, hence no MSD is defined.</w:t>
            </w:r>
          </w:p>
        </w:tc>
      </w:tr>
    </w:tbl>
    <w:p w14:paraId="1771FA8E" w14:textId="77777777" w:rsidR="008E4F23" w:rsidRDefault="008E4F23" w:rsidP="008E4F23">
      <w:pPr>
        <w:rPr>
          <w:color w:val="0070C0"/>
        </w:rPr>
      </w:pPr>
    </w:p>
    <w:p w14:paraId="54178200" w14:textId="5507B02E" w:rsidR="002B1EE0" w:rsidRPr="006A0293" w:rsidRDefault="002B1EE0" w:rsidP="006A0293">
      <w:pPr>
        <w:pStyle w:val="21"/>
      </w:pPr>
      <w:bookmarkStart w:id="600" w:name="_Toc136288524"/>
      <w:r w:rsidRPr="002B1EE0">
        <w:t>5.</w:t>
      </w:r>
      <w:r>
        <w:t>57</w:t>
      </w:r>
      <w:r w:rsidRPr="006A0293">
        <w:tab/>
        <w:t>CA_n28-n78-n102</w:t>
      </w:r>
      <w:bookmarkEnd w:id="600"/>
    </w:p>
    <w:p w14:paraId="24E31BDC" w14:textId="779093B0" w:rsidR="002B1EE0" w:rsidRPr="00607CE1" w:rsidRDefault="002B1EE0" w:rsidP="002B1EE0">
      <w:pPr>
        <w:pStyle w:val="31"/>
        <w:rPr>
          <w:rFonts w:cs="Arial"/>
          <w:color w:val="000000" w:themeColor="text1"/>
          <w:szCs w:val="28"/>
        </w:rPr>
      </w:pPr>
      <w:bookmarkStart w:id="601" w:name="_Toc136288525"/>
      <w:r>
        <w:rPr>
          <w:rFonts w:cs="Arial"/>
          <w:color w:val="000000" w:themeColor="text1"/>
          <w:szCs w:val="28"/>
        </w:rPr>
        <w:t>5.57</w:t>
      </w:r>
      <w:r w:rsidRPr="00607CE1">
        <w:rPr>
          <w:rFonts w:cs="Arial"/>
          <w:color w:val="000000" w:themeColor="text1"/>
          <w:szCs w:val="28"/>
        </w:rPr>
        <w:t>.1</w:t>
      </w:r>
      <w:r w:rsidRPr="00607CE1">
        <w:rPr>
          <w:rFonts w:cs="Arial"/>
          <w:color w:val="000000" w:themeColor="text1"/>
          <w:szCs w:val="28"/>
        </w:rPr>
        <w:tab/>
        <w:t>Common for 1 band UL and 2 bands UL CA</w:t>
      </w:r>
      <w:bookmarkEnd w:id="601"/>
    </w:p>
    <w:p w14:paraId="37B082F1" w14:textId="7C598271" w:rsidR="002B1EE0" w:rsidRPr="006A0293" w:rsidRDefault="002B1EE0" w:rsidP="002B1EE0">
      <w:pPr>
        <w:pStyle w:val="41"/>
      </w:pPr>
      <w:bookmarkStart w:id="602" w:name="_Toc136288526"/>
      <w:r w:rsidRPr="002B1EE0">
        <w:t>5.</w:t>
      </w:r>
      <w:r>
        <w:t>57</w:t>
      </w:r>
      <w:r w:rsidRPr="006A0293">
        <w:t>.1.1</w:t>
      </w:r>
      <w:r w:rsidRPr="006A0293">
        <w:tab/>
        <w:t>Operating bands for CA</w:t>
      </w:r>
      <w:bookmarkEnd w:id="602"/>
    </w:p>
    <w:p w14:paraId="099C1DFD" w14:textId="543B7B94" w:rsidR="002B1EE0" w:rsidRPr="00A20126" w:rsidRDefault="002B1EE0" w:rsidP="002B1EE0">
      <w:pPr>
        <w:pStyle w:val="TH"/>
        <w:rPr>
          <w:rFonts w:cs="Arial"/>
        </w:rPr>
      </w:pPr>
      <w:r w:rsidRPr="00A20126">
        <w:rPr>
          <w:rFonts w:cs="Arial"/>
        </w:rPr>
        <w:t xml:space="preserve">Table </w:t>
      </w:r>
      <w:r w:rsidRPr="00467ADF">
        <w:rPr>
          <w:rFonts w:cs="Arial"/>
        </w:rPr>
        <w:t>5.</w:t>
      </w:r>
      <w:r>
        <w:rPr>
          <w:rFonts w:cs="Arial"/>
        </w:rPr>
        <w:t>57</w:t>
      </w:r>
      <w:r w:rsidRPr="00A20126">
        <w:rPr>
          <w:rFonts w:cs="Arial"/>
        </w:rPr>
        <w:t>.1.1-1: 3DL Inter-band CA operating bands</w:t>
      </w:r>
    </w:p>
    <w:tbl>
      <w:tblPr>
        <w:tblW w:w="9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2"/>
        <w:gridCol w:w="980"/>
        <w:gridCol w:w="1212"/>
        <w:gridCol w:w="317"/>
        <w:gridCol w:w="1200"/>
        <w:gridCol w:w="1210"/>
        <w:gridCol w:w="317"/>
        <w:gridCol w:w="1401"/>
        <w:gridCol w:w="850"/>
      </w:tblGrid>
      <w:tr w:rsidR="002B1EE0" w14:paraId="45711CE6" w14:textId="77777777" w:rsidTr="002B1EE0">
        <w:trPr>
          <w:trHeight w:val="225"/>
          <w:jc w:val="center"/>
        </w:trPr>
        <w:tc>
          <w:tcPr>
            <w:tcW w:w="1702" w:type="dxa"/>
            <w:vMerge w:val="restart"/>
            <w:tcBorders>
              <w:top w:val="single" w:sz="4" w:space="0" w:color="auto"/>
              <w:left w:val="single" w:sz="4" w:space="0" w:color="auto"/>
              <w:bottom w:val="single" w:sz="4" w:space="0" w:color="auto"/>
              <w:right w:val="single" w:sz="4" w:space="0" w:color="auto"/>
            </w:tcBorders>
            <w:hideMark/>
          </w:tcPr>
          <w:p w14:paraId="45371C7F" w14:textId="77777777" w:rsidR="002B1EE0" w:rsidRDefault="002B1EE0" w:rsidP="002B1EE0">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980" w:type="dxa"/>
            <w:vMerge w:val="restart"/>
            <w:tcBorders>
              <w:top w:val="single" w:sz="4" w:space="0" w:color="auto"/>
              <w:left w:val="single" w:sz="4" w:space="0" w:color="auto"/>
              <w:bottom w:val="single" w:sz="4" w:space="0" w:color="auto"/>
              <w:right w:val="single" w:sz="4" w:space="0" w:color="auto"/>
            </w:tcBorders>
            <w:hideMark/>
          </w:tcPr>
          <w:p w14:paraId="6E4D06B5" w14:textId="77777777" w:rsidR="002B1EE0" w:rsidRDefault="002B1EE0" w:rsidP="002B1EE0">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1C072E0A" w14:textId="77777777" w:rsidR="002B1EE0" w:rsidRDefault="002B1EE0" w:rsidP="002B1EE0">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A7DF8D8" w14:textId="77777777" w:rsidR="002B1EE0" w:rsidRDefault="002B1EE0" w:rsidP="002B1EE0">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DC04DB0" w14:textId="77777777" w:rsidR="002B1EE0" w:rsidRDefault="002B1EE0" w:rsidP="002B1EE0">
            <w:pPr>
              <w:keepNext/>
              <w:keepLines/>
              <w:spacing w:after="0"/>
              <w:jc w:val="center"/>
              <w:rPr>
                <w:rFonts w:ascii="Arial" w:hAnsi="Arial"/>
                <w:b/>
                <w:color w:val="000000"/>
                <w:sz w:val="18"/>
              </w:rPr>
            </w:pPr>
            <w:r>
              <w:rPr>
                <w:rFonts w:ascii="Arial" w:hAnsi="Arial"/>
                <w:b/>
                <w:color w:val="000000"/>
                <w:sz w:val="18"/>
              </w:rPr>
              <w:t>Duplex Mode</w:t>
            </w:r>
          </w:p>
        </w:tc>
      </w:tr>
      <w:tr w:rsidR="002B1EE0" w14:paraId="7EDA8093" w14:textId="77777777" w:rsidTr="002B1EE0">
        <w:trPr>
          <w:trHeight w:val="225"/>
          <w:jc w:val="center"/>
        </w:trPr>
        <w:tc>
          <w:tcPr>
            <w:tcW w:w="1702" w:type="dxa"/>
            <w:vMerge/>
            <w:tcBorders>
              <w:top w:val="single" w:sz="4" w:space="0" w:color="auto"/>
              <w:left w:val="single" w:sz="4" w:space="0" w:color="auto"/>
              <w:bottom w:val="single" w:sz="4" w:space="0" w:color="auto"/>
              <w:right w:val="single" w:sz="4" w:space="0" w:color="auto"/>
            </w:tcBorders>
            <w:vAlign w:val="center"/>
            <w:hideMark/>
          </w:tcPr>
          <w:p w14:paraId="1F6E73BB" w14:textId="77777777" w:rsidR="002B1EE0" w:rsidRDefault="002B1EE0" w:rsidP="002B1EE0">
            <w:pPr>
              <w:spacing w:after="0"/>
              <w:rPr>
                <w:rFonts w:ascii="Arial" w:hAnsi="Arial"/>
                <w:b/>
                <w:color w:val="000000"/>
                <w:sz w:val="18"/>
              </w:rPr>
            </w:pPr>
          </w:p>
        </w:tc>
        <w:tc>
          <w:tcPr>
            <w:tcW w:w="980" w:type="dxa"/>
            <w:vMerge/>
            <w:tcBorders>
              <w:top w:val="single" w:sz="4" w:space="0" w:color="auto"/>
              <w:left w:val="single" w:sz="4" w:space="0" w:color="auto"/>
              <w:bottom w:val="single" w:sz="4" w:space="0" w:color="auto"/>
              <w:right w:val="single" w:sz="4" w:space="0" w:color="auto"/>
            </w:tcBorders>
            <w:vAlign w:val="center"/>
            <w:hideMark/>
          </w:tcPr>
          <w:p w14:paraId="6B5A8E0B" w14:textId="77777777" w:rsidR="002B1EE0" w:rsidRDefault="002B1EE0" w:rsidP="002B1EE0">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C083648" w14:textId="77777777" w:rsidR="002B1EE0" w:rsidRDefault="002B1EE0" w:rsidP="002B1EE0">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2172C6B" w14:textId="77777777" w:rsidR="002B1EE0" w:rsidRDefault="002B1EE0" w:rsidP="002B1EE0">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0FCA8E" w14:textId="77777777" w:rsidR="002B1EE0" w:rsidRDefault="002B1EE0" w:rsidP="002B1EE0">
            <w:pPr>
              <w:spacing w:after="0"/>
              <w:rPr>
                <w:rFonts w:ascii="Arial" w:hAnsi="Arial"/>
                <w:b/>
                <w:color w:val="000000"/>
                <w:sz w:val="18"/>
              </w:rPr>
            </w:pPr>
          </w:p>
        </w:tc>
      </w:tr>
      <w:tr w:rsidR="002B1EE0" w14:paraId="7881C7F7" w14:textId="77777777" w:rsidTr="002B1EE0">
        <w:trPr>
          <w:trHeight w:val="189"/>
          <w:jc w:val="center"/>
        </w:trPr>
        <w:tc>
          <w:tcPr>
            <w:tcW w:w="1702" w:type="dxa"/>
            <w:vMerge/>
            <w:tcBorders>
              <w:top w:val="single" w:sz="4" w:space="0" w:color="auto"/>
              <w:left w:val="single" w:sz="4" w:space="0" w:color="auto"/>
              <w:bottom w:val="single" w:sz="4" w:space="0" w:color="auto"/>
              <w:right w:val="single" w:sz="4" w:space="0" w:color="auto"/>
            </w:tcBorders>
            <w:vAlign w:val="center"/>
            <w:hideMark/>
          </w:tcPr>
          <w:p w14:paraId="1F838330" w14:textId="77777777" w:rsidR="002B1EE0" w:rsidRDefault="002B1EE0" w:rsidP="002B1EE0">
            <w:pPr>
              <w:spacing w:after="0"/>
              <w:rPr>
                <w:rFonts w:ascii="Arial" w:hAnsi="Arial"/>
                <w:b/>
                <w:color w:val="000000"/>
                <w:sz w:val="18"/>
              </w:rPr>
            </w:pPr>
          </w:p>
        </w:tc>
        <w:tc>
          <w:tcPr>
            <w:tcW w:w="980" w:type="dxa"/>
            <w:vMerge/>
            <w:tcBorders>
              <w:top w:val="single" w:sz="4" w:space="0" w:color="auto"/>
              <w:left w:val="single" w:sz="4" w:space="0" w:color="auto"/>
              <w:bottom w:val="single" w:sz="4" w:space="0" w:color="auto"/>
              <w:right w:val="single" w:sz="4" w:space="0" w:color="auto"/>
            </w:tcBorders>
            <w:vAlign w:val="center"/>
            <w:hideMark/>
          </w:tcPr>
          <w:p w14:paraId="134C7E9D" w14:textId="77777777" w:rsidR="002B1EE0" w:rsidRDefault="002B1EE0" w:rsidP="002B1EE0">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78A20D05" w14:textId="77777777" w:rsidR="002B1EE0" w:rsidRDefault="002B1EE0" w:rsidP="002B1EE0">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7BDA7DA9" w14:textId="77777777" w:rsidR="002B1EE0" w:rsidRDefault="002B1EE0" w:rsidP="002B1EE0">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13BE8C" w14:textId="77777777" w:rsidR="002B1EE0" w:rsidRDefault="002B1EE0" w:rsidP="002B1EE0">
            <w:pPr>
              <w:spacing w:after="0"/>
              <w:rPr>
                <w:rFonts w:ascii="Arial" w:hAnsi="Arial"/>
                <w:b/>
                <w:color w:val="000000"/>
                <w:sz w:val="18"/>
              </w:rPr>
            </w:pPr>
          </w:p>
        </w:tc>
      </w:tr>
      <w:tr w:rsidR="002B1EE0" w14:paraId="1713180B" w14:textId="77777777" w:rsidTr="002B1EE0">
        <w:trPr>
          <w:trHeight w:val="225"/>
          <w:jc w:val="center"/>
        </w:trPr>
        <w:tc>
          <w:tcPr>
            <w:tcW w:w="1702" w:type="dxa"/>
            <w:tcBorders>
              <w:top w:val="single" w:sz="4" w:space="0" w:color="auto"/>
              <w:left w:val="single" w:sz="4" w:space="0" w:color="auto"/>
              <w:bottom w:val="nil"/>
              <w:right w:val="single" w:sz="4" w:space="0" w:color="auto"/>
            </w:tcBorders>
            <w:vAlign w:val="center"/>
            <w:hideMark/>
          </w:tcPr>
          <w:p w14:paraId="25E13708" w14:textId="77777777" w:rsidR="002B1EE0" w:rsidRPr="00050EB8" w:rsidRDefault="002B1EE0" w:rsidP="002B1EE0">
            <w:pPr>
              <w:keepNext/>
              <w:keepLines/>
              <w:spacing w:after="0"/>
              <w:jc w:val="center"/>
              <w:rPr>
                <w:rFonts w:ascii="Arial" w:hAnsi="Arial"/>
                <w:color w:val="000000"/>
                <w:sz w:val="18"/>
                <w:lang w:eastAsia="zh-CN"/>
              </w:rPr>
            </w:pPr>
            <w:r w:rsidRPr="009253A0">
              <w:rPr>
                <w:rFonts w:ascii="Arial" w:hAnsi="Arial"/>
                <w:color w:val="000000"/>
                <w:sz w:val="18"/>
                <w:lang w:eastAsia="zh-CN"/>
              </w:rPr>
              <w:t>CA_n</w:t>
            </w:r>
            <w:r>
              <w:rPr>
                <w:rFonts w:ascii="Arial" w:hAnsi="Arial"/>
                <w:color w:val="000000"/>
                <w:sz w:val="18"/>
                <w:lang w:eastAsia="zh-CN"/>
              </w:rPr>
              <w:t>28</w:t>
            </w:r>
            <w:r w:rsidRPr="009253A0">
              <w:rPr>
                <w:rFonts w:ascii="Arial" w:hAnsi="Arial"/>
                <w:color w:val="000000"/>
                <w:sz w:val="18"/>
                <w:lang w:eastAsia="zh-CN"/>
              </w:rPr>
              <w:t>-n</w:t>
            </w:r>
            <w:r>
              <w:rPr>
                <w:rFonts w:ascii="Arial" w:hAnsi="Arial"/>
                <w:color w:val="000000"/>
                <w:sz w:val="18"/>
                <w:lang w:eastAsia="zh-CN"/>
              </w:rPr>
              <w:t>78</w:t>
            </w:r>
            <w:r w:rsidRPr="009253A0">
              <w:rPr>
                <w:rFonts w:ascii="Arial" w:hAnsi="Arial"/>
                <w:color w:val="000000"/>
                <w:sz w:val="18"/>
                <w:lang w:eastAsia="zh-CN"/>
              </w:rPr>
              <w:t>-n</w:t>
            </w:r>
            <w:r>
              <w:rPr>
                <w:rFonts w:ascii="Arial" w:hAnsi="Arial"/>
                <w:color w:val="000000"/>
                <w:sz w:val="18"/>
                <w:lang w:eastAsia="zh-CN"/>
              </w:rPr>
              <w:t>102</w:t>
            </w:r>
          </w:p>
        </w:tc>
        <w:tc>
          <w:tcPr>
            <w:tcW w:w="980" w:type="dxa"/>
            <w:tcBorders>
              <w:top w:val="single" w:sz="4" w:space="0" w:color="auto"/>
              <w:left w:val="single" w:sz="4" w:space="0" w:color="auto"/>
              <w:bottom w:val="single" w:sz="4" w:space="0" w:color="auto"/>
              <w:right w:val="single" w:sz="4" w:space="0" w:color="auto"/>
            </w:tcBorders>
            <w:vAlign w:val="center"/>
            <w:hideMark/>
          </w:tcPr>
          <w:p w14:paraId="4C0901C0" w14:textId="77777777" w:rsidR="002B1EE0" w:rsidRPr="00050EB8" w:rsidRDefault="002B1EE0" w:rsidP="002B1EE0">
            <w:pPr>
              <w:keepNext/>
              <w:keepLines/>
              <w:spacing w:after="0"/>
              <w:jc w:val="center"/>
              <w:rPr>
                <w:rFonts w:ascii="Arial" w:hAnsi="Arial"/>
                <w:color w:val="000000"/>
                <w:sz w:val="18"/>
              </w:rPr>
            </w:pPr>
            <w:r>
              <w:rPr>
                <w:rFonts w:ascii="Arial" w:hAnsi="Arial" w:cs="Arial"/>
                <w:color w:val="000000"/>
                <w:sz w:val="18"/>
                <w:szCs w:val="18"/>
              </w:rPr>
              <w:t>n28</w:t>
            </w:r>
          </w:p>
        </w:tc>
        <w:tc>
          <w:tcPr>
            <w:tcW w:w="1212" w:type="dxa"/>
            <w:tcBorders>
              <w:top w:val="single" w:sz="4" w:space="0" w:color="auto"/>
              <w:left w:val="single" w:sz="4" w:space="0" w:color="auto"/>
              <w:bottom w:val="single" w:sz="4" w:space="0" w:color="auto"/>
              <w:right w:val="single" w:sz="4" w:space="0" w:color="auto"/>
            </w:tcBorders>
            <w:vAlign w:val="center"/>
            <w:hideMark/>
          </w:tcPr>
          <w:p w14:paraId="10950668" w14:textId="77777777" w:rsidR="002B1EE0" w:rsidRPr="00050EB8" w:rsidRDefault="002B1EE0" w:rsidP="002B1EE0">
            <w:pPr>
              <w:keepNext/>
              <w:keepLines/>
              <w:spacing w:after="0"/>
              <w:jc w:val="right"/>
              <w:rPr>
                <w:rFonts w:ascii="Arial" w:hAnsi="Arial" w:cs="Arial"/>
                <w:color w:val="000000"/>
                <w:sz w:val="18"/>
                <w:lang w:eastAsia="zh-CN"/>
              </w:rPr>
            </w:pPr>
            <w:r>
              <w:rPr>
                <w:rFonts w:ascii="Arial" w:hAnsi="Arial" w:cs="Arial"/>
                <w:color w:val="000000"/>
                <w:sz w:val="18"/>
                <w:szCs w:val="18"/>
              </w:rPr>
              <w:t>703 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40238D96" w14:textId="77777777" w:rsidR="002B1EE0" w:rsidRDefault="002B1EE0" w:rsidP="002B1EE0">
            <w:pPr>
              <w:keepNext/>
              <w:keepLines/>
              <w:spacing w:after="0"/>
              <w:jc w:val="center"/>
              <w:rPr>
                <w:rFonts w:ascii="Arial" w:hAnsi="Arial" w:cs="Arial"/>
                <w:color w:val="000000"/>
                <w:sz w:val="18"/>
              </w:rPr>
            </w:pPr>
            <w:r>
              <w:rPr>
                <w:rFonts w:ascii="Arial" w:hAnsi="Arial" w:cs="Arial"/>
                <w:color w:val="000000"/>
                <w:sz w:val="18"/>
                <w:szCs w:val="18"/>
              </w:rPr>
              <w:t>–</w:t>
            </w:r>
          </w:p>
        </w:tc>
        <w:tc>
          <w:tcPr>
            <w:tcW w:w="1200" w:type="dxa"/>
            <w:tcBorders>
              <w:top w:val="single" w:sz="4" w:space="0" w:color="auto"/>
              <w:left w:val="single" w:sz="4" w:space="0" w:color="auto"/>
              <w:bottom w:val="single" w:sz="4" w:space="0" w:color="auto"/>
              <w:right w:val="single" w:sz="4" w:space="0" w:color="auto"/>
            </w:tcBorders>
            <w:vAlign w:val="center"/>
            <w:hideMark/>
          </w:tcPr>
          <w:p w14:paraId="2EFB8A1C" w14:textId="77777777" w:rsidR="002B1EE0" w:rsidRPr="00050EB8" w:rsidRDefault="002B1EE0" w:rsidP="002B1EE0">
            <w:pPr>
              <w:keepNext/>
              <w:keepLines/>
              <w:spacing w:after="0"/>
              <w:rPr>
                <w:rFonts w:ascii="Arial" w:hAnsi="Arial" w:cs="Arial"/>
                <w:color w:val="000000"/>
                <w:sz w:val="18"/>
                <w:lang w:eastAsia="zh-CN"/>
              </w:rPr>
            </w:pPr>
            <w:r>
              <w:rPr>
                <w:rFonts w:ascii="Arial" w:hAnsi="Arial" w:cs="Arial"/>
                <w:color w:val="000000"/>
                <w:sz w:val="18"/>
                <w:szCs w:val="18"/>
              </w:rPr>
              <w:t>748 MHz</w:t>
            </w:r>
          </w:p>
        </w:tc>
        <w:tc>
          <w:tcPr>
            <w:tcW w:w="1210" w:type="dxa"/>
            <w:tcBorders>
              <w:top w:val="single" w:sz="4" w:space="0" w:color="auto"/>
              <w:left w:val="single" w:sz="4" w:space="0" w:color="auto"/>
              <w:bottom w:val="single" w:sz="4" w:space="0" w:color="auto"/>
              <w:right w:val="single" w:sz="4" w:space="0" w:color="auto"/>
            </w:tcBorders>
            <w:vAlign w:val="center"/>
            <w:hideMark/>
          </w:tcPr>
          <w:p w14:paraId="02EE2D1E" w14:textId="77777777" w:rsidR="002B1EE0" w:rsidRPr="00050EB8" w:rsidRDefault="002B1EE0" w:rsidP="002B1EE0">
            <w:pPr>
              <w:keepNext/>
              <w:keepLines/>
              <w:spacing w:after="0"/>
              <w:jc w:val="right"/>
              <w:rPr>
                <w:rFonts w:ascii="Arial" w:hAnsi="Arial" w:cs="Arial"/>
                <w:color w:val="000000"/>
                <w:sz w:val="18"/>
                <w:lang w:eastAsia="zh-CN"/>
              </w:rPr>
            </w:pPr>
            <w:r>
              <w:rPr>
                <w:rFonts w:ascii="Arial" w:hAnsi="Arial" w:cs="Arial"/>
                <w:color w:val="000000"/>
                <w:sz w:val="18"/>
                <w:szCs w:val="18"/>
              </w:rPr>
              <w:t>758 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06457C51" w14:textId="77777777" w:rsidR="002B1EE0" w:rsidRDefault="002B1EE0" w:rsidP="002B1EE0">
            <w:pPr>
              <w:keepNext/>
              <w:keepLines/>
              <w:spacing w:after="0"/>
              <w:jc w:val="center"/>
              <w:rPr>
                <w:rFonts w:ascii="Arial" w:hAnsi="Arial" w:cs="Arial"/>
                <w:color w:val="000000"/>
                <w:sz w:val="18"/>
              </w:rPr>
            </w:pPr>
            <w:r>
              <w:rPr>
                <w:rFonts w:ascii="Arial" w:hAnsi="Arial" w:cs="Arial"/>
                <w:color w:val="000000"/>
                <w:sz w:val="18"/>
                <w:szCs w:val="18"/>
              </w:rPr>
              <w:t>–</w:t>
            </w:r>
          </w:p>
        </w:tc>
        <w:tc>
          <w:tcPr>
            <w:tcW w:w="1401" w:type="dxa"/>
            <w:tcBorders>
              <w:top w:val="single" w:sz="4" w:space="0" w:color="auto"/>
              <w:left w:val="single" w:sz="4" w:space="0" w:color="auto"/>
              <w:bottom w:val="single" w:sz="4" w:space="0" w:color="auto"/>
              <w:right w:val="single" w:sz="4" w:space="0" w:color="auto"/>
            </w:tcBorders>
            <w:vAlign w:val="center"/>
            <w:hideMark/>
          </w:tcPr>
          <w:p w14:paraId="32BEED8B" w14:textId="77777777" w:rsidR="002B1EE0" w:rsidRPr="00050EB8" w:rsidRDefault="002B1EE0" w:rsidP="002B1EE0">
            <w:pPr>
              <w:keepNext/>
              <w:keepLines/>
              <w:spacing w:after="0"/>
              <w:rPr>
                <w:rFonts w:ascii="Arial" w:hAnsi="Arial" w:cs="Arial"/>
                <w:color w:val="000000"/>
                <w:sz w:val="18"/>
                <w:lang w:eastAsia="zh-CN"/>
              </w:rPr>
            </w:pPr>
            <w:r>
              <w:rPr>
                <w:rFonts w:ascii="Arial" w:hAnsi="Arial" w:cs="Arial"/>
                <w:color w:val="000000"/>
                <w:sz w:val="18"/>
                <w:szCs w:val="18"/>
              </w:rPr>
              <w:t>803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61ABCE38" w14:textId="77777777" w:rsidR="002B1EE0" w:rsidRPr="00050EB8" w:rsidRDefault="002B1EE0" w:rsidP="002B1EE0">
            <w:pPr>
              <w:keepNext/>
              <w:keepLines/>
              <w:spacing w:after="0"/>
              <w:jc w:val="center"/>
              <w:rPr>
                <w:rFonts w:ascii="Arial" w:hAnsi="Arial"/>
                <w:color w:val="000000"/>
                <w:sz w:val="18"/>
                <w:lang w:eastAsia="zh-CN"/>
              </w:rPr>
            </w:pPr>
            <w:r>
              <w:rPr>
                <w:rFonts w:ascii="Arial" w:hAnsi="Arial" w:cs="Arial"/>
                <w:color w:val="000000"/>
                <w:sz w:val="18"/>
                <w:szCs w:val="18"/>
              </w:rPr>
              <w:t>FDD</w:t>
            </w:r>
          </w:p>
        </w:tc>
      </w:tr>
      <w:tr w:rsidR="002B1EE0" w14:paraId="3C95CD5F" w14:textId="77777777" w:rsidTr="002B1EE0">
        <w:trPr>
          <w:trHeight w:val="225"/>
          <w:jc w:val="center"/>
        </w:trPr>
        <w:tc>
          <w:tcPr>
            <w:tcW w:w="1702" w:type="dxa"/>
            <w:tcBorders>
              <w:top w:val="nil"/>
              <w:left w:val="single" w:sz="4" w:space="0" w:color="auto"/>
              <w:bottom w:val="nil"/>
              <w:right w:val="single" w:sz="4" w:space="0" w:color="auto"/>
            </w:tcBorders>
            <w:vAlign w:val="center"/>
            <w:hideMark/>
          </w:tcPr>
          <w:p w14:paraId="528E2A1F" w14:textId="77777777" w:rsidR="002B1EE0" w:rsidRPr="00050EB8" w:rsidRDefault="002B1EE0" w:rsidP="002B1EE0">
            <w:pPr>
              <w:spacing w:after="0"/>
              <w:rPr>
                <w:rFonts w:ascii="Arial" w:hAnsi="Arial"/>
                <w:color w:val="000000"/>
                <w:sz w:val="18"/>
                <w:lang w:eastAsia="zh-CN"/>
              </w:rPr>
            </w:pPr>
          </w:p>
        </w:tc>
        <w:tc>
          <w:tcPr>
            <w:tcW w:w="980" w:type="dxa"/>
            <w:tcBorders>
              <w:top w:val="single" w:sz="4" w:space="0" w:color="auto"/>
              <w:left w:val="single" w:sz="4" w:space="0" w:color="auto"/>
              <w:bottom w:val="single" w:sz="4" w:space="0" w:color="auto"/>
              <w:right w:val="single" w:sz="4" w:space="0" w:color="auto"/>
            </w:tcBorders>
            <w:vAlign w:val="center"/>
          </w:tcPr>
          <w:p w14:paraId="32F2D615" w14:textId="77777777" w:rsidR="002B1EE0" w:rsidRPr="00050EB8" w:rsidRDefault="002B1EE0" w:rsidP="002B1EE0">
            <w:pPr>
              <w:keepNext/>
              <w:keepLines/>
              <w:spacing w:after="0"/>
              <w:jc w:val="center"/>
              <w:rPr>
                <w:rFonts w:ascii="Arial" w:hAnsi="Arial"/>
                <w:color w:val="000000"/>
                <w:sz w:val="18"/>
              </w:rPr>
            </w:pPr>
            <w:r>
              <w:rPr>
                <w:rFonts w:ascii="Arial" w:hAnsi="Arial" w:cs="Arial"/>
                <w:color w:val="000000"/>
                <w:sz w:val="18"/>
                <w:szCs w:val="18"/>
              </w:rPr>
              <w:t>n78</w:t>
            </w:r>
          </w:p>
        </w:tc>
        <w:tc>
          <w:tcPr>
            <w:tcW w:w="1212" w:type="dxa"/>
            <w:tcBorders>
              <w:top w:val="single" w:sz="4" w:space="0" w:color="auto"/>
              <w:left w:val="single" w:sz="4" w:space="0" w:color="auto"/>
              <w:bottom w:val="single" w:sz="4" w:space="0" w:color="auto"/>
              <w:right w:val="single" w:sz="4" w:space="0" w:color="auto"/>
            </w:tcBorders>
            <w:vAlign w:val="center"/>
          </w:tcPr>
          <w:p w14:paraId="290BAFE8" w14:textId="77777777" w:rsidR="002B1EE0" w:rsidRPr="00050EB8" w:rsidRDefault="002B1EE0" w:rsidP="002B1EE0">
            <w:pPr>
              <w:keepNext/>
              <w:keepLines/>
              <w:spacing w:after="0"/>
              <w:jc w:val="right"/>
              <w:rPr>
                <w:rFonts w:ascii="Arial" w:hAnsi="Arial" w:cs="Arial"/>
                <w:color w:val="000000"/>
                <w:sz w:val="18"/>
                <w:lang w:eastAsia="zh-CN"/>
              </w:rPr>
            </w:pPr>
            <w:r>
              <w:rPr>
                <w:rFonts w:ascii="Arial" w:hAnsi="Arial" w:cs="Arial"/>
                <w:color w:val="000000"/>
                <w:sz w:val="18"/>
                <w:szCs w:val="18"/>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40682DAD" w14:textId="77777777" w:rsidR="002B1EE0" w:rsidRDefault="002B1EE0" w:rsidP="002B1EE0">
            <w:pPr>
              <w:keepNext/>
              <w:keepLines/>
              <w:spacing w:after="0"/>
              <w:jc w:val="center"/>
              <w:rPr>
                <w:rFonts w:ascii="Arial" w:hAnsi="Arial" w:cs="Arial"/>
                <w:color w:val="000000"/>
                <w:sz w:val="18"/>
              </w:rPr>
            </w:pPr>
            <w:r>
              <w:rPr>
                <w:rFonts w:ascii="Arial" w:hAnsi="Arial" w:cs="Arial"/>
                <w:color w:val="000000"/>
                <w:sz w:val="18"/>
                <w:szCs w:val="18"/>
              </w:rPr>
              <w:t>–</w:t>
            </w:r>
          </w:p>
        </w:tc>
        <w:tc>
          <w:tcPr>
            <w:tcW w:w="1200" w:type="dxa"/>
            <w:tcBorders>
              <w:top w:val="single" w:sz="4" w:space="0" w:color="auto"/>
              <w:left w:val="single" w:sz="4" w:space="0" w:color="auto"/>
              <w:bottom w:val="single" w:sz="4" w:space="0" w:color="auto"/>
              <w:right w:val="single" w:sz="4" w:space="0" w:color="auto"/>
            </w:tcBorders>
            <w:vAlign w:val="center"/>
          </w:tcPr>
          <w:p w14:paraId="77AD09E1" w14:textId="77777777" w:rsidR="002B1EE0" w:rsidRPr="00050EB8" w:rsidRDefault="002B1EE0" w:rsidP="002B1EE0">
            <w:pPr>
              <w:keepNext/>
              <w:keepLines/>
              <w:spacing w:after="0"/>
              <w:rPr>
                <w:rFonts w:ascii="Arial" w:hAnsi="Arial" w:cs="Arial"/>
                <w:color w:val="000000"/>
                <w:sz w:val="18"/>
                <w:lang w:eastAsia="zh-CN"/>
              </w:rPr>
            </w:pPr>
            <w:r>
              <w:rPr>
                <w:rFonts w:ascii="Arial" w:hAnsi="Arial" w:cs="Arial"/>
                <w:color w:val="000000"/>
                <w:sz w:val="18"/>
                <w:szCs w:val="18"/>
              </w:rPr>
              <w:t>3800 MHz</w:t>
            </w:r>
          </w:p>
        </w:tc>
        <w:tc>
          <w:tcPr>
            <w:tcW w:w="1210" w:type="dxa"/>
            <w:tcBorders>
              <w:top w:val="single" w:sz="4" w:space="0" w:color="auto"/>
              <w:left w:val="single" w:sz="4" w:space="0" w:color="auto"/>
              <w:bottom w:val="single" w:sz="4" w:space="0" w:color="auto"/>
              <w:right w:val="single" w:sz="4" w:space="0" w:color="auto"/>
            </w:tcBorders>
            <w:vAlign w:val="center"/>
          </w:tcPr>
          <w:p w14:paraId="4460FA3E" w14:textId="77777777" w:rsidR="002B1EE0" w:rsidRPr="00050EB8" w:rsidRDefault="002B1EE0" w:rsidP="002B1EE0">
            <w:pPr>
              <w:keepNext/>
              <w:keepLines/>
              <w:spacing w:after="0"/>
              <w:jc w:val="right"/>
              <w:rPr>
                <w:rFonts w:ascii="Arial" w:hAnsi="Arial" w:cs="Arial"/>
                <w:color w:val="000000"/>
                <w:sz w:val="18"/>
                <w:lang w:eastAsia="zh-CN"/>
              </w:rPr>
            </w:pPr>
            <w:r>
              <w:rPr>
                <w:rFonts w:ascii="Arial" w:hAnsi="Arial" w:cs="Arial"/>
                <w:color w:val="000000"/>
                <w:sz w:val="18"/>
                <w:szCs w:val="18"/>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576CFFF4" w14:textId="77777777" w:rsidR="002B1EE0" w:rsidRDefault="002B1EE0" w:rsidP="002B1EE0">
            <w:pPr>
              <w:keepNext/>
              <w:keepLines/>
              <w:spacing w:after="0"/>
              <w:jc w:val="right"/>
              <w:rPr>
                <w:rFonts w:ascii="Arial" w:hAnsi="Arial" w:cs="Arial"/>
                <w:color w:val="000000"/>
                <w:sz w:val="18"/>
                <w:lang w:eastAsia="zh-CN"/>
              </w:rPr>
            </w:pPr>
            <w:r>
              <w:rPr>
                <w:rFonts w:ascii="Arial" w:hAnsi="Arial" w:cs="Arial"/>
                <w:color w:val="000000"/>
                <w:sz w:val="18"/>
                <w:szCs w:val="18"/>
              </w:rPr>
              <w:t>–</w:t>
            </w:r>
          </w:p>
        </w:tc>
        <w:tc>
          <w:tcPr>
            <w:tcW w:w="1401" w:type="dxa"/>
            <w:tcBorders>
              <w:top w:val="single" w:sz="4" w:space="0" w:color="auto"/>
              <w:left w:val="single" w:sz="4" w:space="0" w:color="auto"/>
              <w:bottom w:val="single" w:sz="4" w:space="0" w:color="auto"/>
              <w:right w:val="single" w:sz="4" w:space="0" w:color="auto"/>
            </w:tcBorders>
            <w:vAlign w:val="center"/>
          </w:tcPr>
          <w:p w14:paraId="0BA40EE8" w14:textId="77777777" w:rsidR="002B1EE0" w:rsidRPr="00050EB8" w:rsidRDefault="002B1EE0" w:rsidP="002B1EE0">
            <w:pPr>
              <w:keepNext/>
              <w:keepLines/>
              <w:spacing w:after="0"/>
              <w:rPr>
                <w:rFonts w:ascii="Arial" w:hAnsi="Arial" w:cs="Arial"/>
                <w:color w:val="000000"/>
                <w:sz w:val="18"/>
                <w:lang w:eastAsia="zh-CN"/>
              </w:rPr>
            </w:pPr>
            <w:r>
              <w:rPr>
                <w:rFonts w:ascii="Arial" w:hAnsi="Arial" w:cs="Arial"/>
                <w:color w:val="000000"/>
                <w:sz w:val="18"/>
                <w:szCs w:val="18"/>
              </w:rPr>
              <w:t>3800 MHz</w:t>
            </w:r>
          </w:p>
        </w:tc>
        <w:tc>
          <w:tcPr>
            <w:tcW w:w="850" w:type="dxa"/>
            <w:tcBorders>
              <w:top w:val="single" w:sz="4" w:space="0" w:color="auto"/>
              <w:left w:val="single" w:sz="4" w:space="0" w:color="auto"/>
              <w:bottom w:val="single" w:sz="4" w:space="0" w:color="auto"/>
              <w:right w:val="single" w:sz="4" w:space="0" w:color="auto"/>
            </w:tcBorders>
            <w:vAlign w:val="center"/>
          </w:tcPr>
          <w:p w14:paraId="2FDC96E6" w14:textId="77777777" w:rsidR="002B1EE0" w:rsidRPr="00050EB8" w:rsidRDefault="002B1EE0" w:rsidP="002B1EE0">
            <w:pPr>
              <w:keepNext/>
              <w:keepLines/>
              <w:spacing w:after="0"/>
              <w:jc w:val="center"/>
              <w:rPr>
                <w:rFonts w:ascii="Arial" w:hAnsi="Arial"/>
                <w:color w:val="000000"/>
                <w:sz w:val="18"/>
                <w:lang w:eastAsia="zh-CN"/>
              </w:rPr>
            </w:pPr>
            <w:r>
              <w:rPr>
                <w:rFonts w:ascii="Arial" w:hAnsi="Arial" w:cs="Arial"/>
                <w:color w:val="000000"/>
                <w:sz w:val="18"/>
                <w:szCs w:val="18"/>
              </w:rPr>
              <w:t>TDD</w:t>
            </w:r>
          </w:p>
        </w:tc>
      </w:tr>
      <w:tr w:rsidR="002B1EE0" w14:paraId="25188E82" w14:textId="77777777" w:rsidTr="002B1EE0">
        <w:trPr>
          <w:trHeight w:val="225"/>
          <w:jc w:val="center"/>
        </w:trPr>
        <w:tc>
          <w:tcPr>
            <w:tcW w:w="1702" w:type="dxa"/>
            <w:tcBorders>
              <w:top w:val="nil"/>
              <w:left w:val="single" w:sz="4" w:space="0" w:color="auto"/>
              <w:bottom w:val="single" w:sz="4" w:space="0" w:color="auto"/>
              <w:right w:val="single" w:sz="4" w:space="0" w:color="auto"/>
            </w:tcBorders>
            <w:vAlign w:val="center"/>
            <w:hideMark/>
          </w:tcPr>
          <w:p w14:paraId="59F48ADB" w14:textId="77777777" w:rsidR="002B1EE0" w:rsidRPr="00050EB8" w:rsidRDefault="002B1EE0" w:rsidP="002B1EE0">
            <w:pPr>
              <w:spacing w:after="0"/>
              <w:rPr>
                <w:rFonts w:ascii="Arial" w:hAnsi="Arial"/>
                <w:color w:val="000000"/>
                <w:sz w:val="18"/>
                <w:lang w:eastAsia="zh-CN"/>
              </w:rPr>
            </w:pPr>
          </w:p>
        </w:tc>
        <w:tc>
          <w:tcPr>
            <w:tcW w:w="980" w:type="dxa"/>
            <w:tcBorders>
              <w:top w:val="single" w:sz="4" w:space="0" w:color="auto"/>
              <w:left w:val="single" w:sz="4" w:space="0" w:color="auto"/>
              <w:bottom w:val="single" w:sz="4" w:space="0" w:color="auto"/>
              <w:right w:val="single" w:sz="4" w:space="0" w:color="auto"/>
            </w:tcBorders>
            <w:vAlign w:val="center"/>
            <w:hideMark/>
          </w:tcPr>
          <w:p w14:paraId="157FC921" w14:textId="77777777" w:rsidR="002B1EE0" w:rsidRPr="00050EB8" w:rsidRDefault="002B1EE0" w:rsidP="002B1EE0">
            <w:pPr>
              <w:keepNext/>
              <w:keepLines/>
              <w:spacing w:after="0"/>
              <w:jc w:val="center"/>
              <w:rPr>
                <w:rFonts w:ascii="Arial" w:hAnsi="Arial"/>
                <w:color w:val="000000"/>
                <w:sz w:val="18"/>
                <w:lang w:eastAsia="zh-CN"/>
              </w:rPr>
            </w:pPr>
            <w:r>
              <w:rPr>
                <w:rFonts w:ascii="Arial" w:hAnsi="Arial" w:cs="Arial"/>
                <w:color w:val="000000"/>
                <w:sz w:val="18"/>
                <w:szCs w:val="18"/>
              </w:rPr>
              <w:t>n102</w:t>
            </w:r>
          </w:p>
        </w:tc>
        <w:tc>
          <w:tcPr>
            <w:tcW w:w="1212" w:type="dxa"/>
            <w:tcBorders>
              <w:top w:val="single" w:sz="4" w:space="0" w:color="auto"/>
              <w:left w:val="single" w:sz="4" w:space="0" w:color="auto"/>
              <w:bottom w:val="single" w:sz="4" w:space="0" w:color="auto"/>
              <w:right w:val="single" w:sz="4" w:space="0" w:color="auto"/>
            </w:tcBorders>
            <w:vAlign w:val="center"/>
            <w:hideMark/>
          </w:tcPr>
          <w:p w14:paraId="6253BB19" w14:textId="77777777" w:rsidR="002B1EE0" w:rsidRPr="00050EB8" w:rsidRDefault="002B1EE0" w:rsidP="002B1EE0">
            <w:pPr>
              <w:keepNext/>
              <w:keepLines/>
              <w:spacing w:after="0"/>
              <w:jc w:val="right"/>
              <w:rPr>
                <w:rFonts w:ascii="Arial" w:hAnsi="Arial" w:cs="Arial"/>
                <w:color w:val="000000"/>
                <w:sz w:val="18"/>
                <w:lang w:eastAsia="zh-CN"/>
              </w:rPr>
            </w:pPr>
            <w:r>
              <w:rPr>
                <w:rFonts w:ascii="Arial" w:hAnsi="Arial" w:cs="Arial"/>
                <w:color w:val="000000"/>
                <w:sz w:val="18"/>
                <w:szCs w:val="18"/>
              </w:rPr>
              <w:t>5925 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413D8C31" w14:textId="77777777" w:rsidR="002B1EE0" w:rsidRDefault="002B1EE0" w:rsidP="002B1EE0">
            <w:pPr>
              <w:keepNext/>
              <w:keepLines/>
              <w:spacing w:after="0"/>
              <w:jc w:val="center"/>
              <w:rPr>
                <w:rFonts w:ascii="Arial" w:hAnsi="Arial" w:cs="Arial"/>
                <w:color w:val="000000"/>
                <w:sz w:val="18"/>
              </w:rPr>
            </w:pPr>
            <w:r>
              <w:rPr>
                <w:rFonts w:ascii="Arial" w:hAnsi="Arial" w:cs="Arial"/>
                <w:color w:val="000000"/>
                <w:sz w:val="18"/>
                <w:szCs w:val="18"/>
              </w:rPr>
              <w:t>–</w:t>
            </w:r>
          </w:p>
        </w:tc>
        <w:tc>
          <w:tcPr>
            <w:tcW w:w="1200" w:type="dxa"/>
            <w:tcBorders>
              <w:top w:val="single" w:sz="4" w:space="0" w:color="auto"/>
              <w:left w:val="single" w:sz="4" w:space="0" w:color="auto"/>
              <w:bottom w:val="single" w:sz="4" w:space="0" w:color="auto"/>
              <w:right w:val="single" w:sz="4" w:space="0" w:color="auto"/>
            </w:tcBorders>
            <w:vAlign w:val="center"/>
            <w:hideMark/>
          </w:tcPr>
          <w:p w14:paraId="71381308" w14:textId="77777777" w:rsidR="002B1EE0" w:rsidRPr="00050EB8" w:rsidRDefault="002B1EE0" w:rsidP="002B1EE0">
            <w:pPr>
              <w:keepNext/>
              <w:keepLines/>
              <w:spacing w:after="0"/>
              <w:rPr>
                <w:rFonts w:ascii="Arial" w:hAnsi="Arial" w:cs="Arial"/>
                <w:color w:val="000000"/>
                <w:sz w:val="18"/>
                <w:lang w:eastAsia="zh-CN"/>
              </w:rPr>
            </w:pPr>
            <w:r>
              <w:rPr>
                <w:rFonts w:ascii="Arial" w:hAnsi="Arial" w:cs="Arial"/>
                <w:color w:val="000000"/>
                <w:sz w:val="18"/>
                <w:szCs w:val="18"/>
              </w:rPr>
              <w:t>6425 MHz</w:t>
            </w:r>
          </w:p>
        </w:tc>
        <w:tc>
          <w:tcPr>
            <w:tcW w:w="1210" w:type="dxa"/>
            <w:tcBorders>
              <w:top w:val="single" w:sz="4" w:space="0" w:color="auto"/>
              <w:left w:val="single" w:sz="4" w:space="0" w:color="auto"/>
              <w:bottom w:val="single" w:sz="4" w:space="0" w:color="auto"/>
              <w:right w:val="single" w:sz="4" w:space="0" w:color="auto"/>
            </w:tcBorders>
            <w:vAlign w:val="center"/>
            <w:hideMark/>
          </w:tcPr>
          <w:p w14:paraId="0F3F14F1" w14:textId="77777777" w:rsidR="002B1EE0" w:rsidRPr="00050EB8" w:rsidRDefault="002B1EE0" w:rsidP="002B1EE0">
            <w:pPr>
              <w:keepNext/>
              <w:keepLines/>
              <w:spacing w:after="0"/>
              <w:jc w:val="right"/>
              <w:rPr>
                <w:rFonts w:ascii="Arial" w:hAnsi="Arial" w:cs="Arial"/>
                <w:color w:val="000000"/>
                <w:sz w:val="18"/>
                <w:lang w:eastAsia="zh-CN"/>
              </w:rPr>
            </w:pPr>
            <w:r>
              <w:rPr>
                <w:rFonts w:ascii="Arial" w:hAnsi="Arial" w:cs="Arial"/>
                <w:color w:val="000000"/>
                <w:sz w:val="18"/>
                <w:szCs w:val="18"/>
              </w:rPr>
              <w:t>5925 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02131EEC" w14:textId="77777777" w:rsidR="002B1EE0" w:rsidRDefault="002B1EE0" w:rsidP="002B1EE0">
            <w:pPr>
              <w:keepNext/>
              <w:keepLines/>
              <w:spacing w:after="0"/>
              <w:jc w:val="center"/>
              <w:rPr>
                <w:rFonts w:ascii="Arial" w:hAnsi="Arial" w:cs="Arial"/>
                <w:color w:val="000000"/>
                <w:sz w:val="18"/>
              </w:rPr>
            </w:pPr>
            <w:r>
              <w:rPr>
                <w:rFonts w:ascii="Arial" w:hAnsi="Arial" w:cs="Arial"/>
                <w:color w:val="000000"/>
                <w:sz w:val="18"/>
                <w:szCs w:val="18"/>
              </w:rPr>
              <w:t>–</w:t>
            </w:r>
          </w:p>
        </w:tc>
        <w:tc>
          <w:tcPr>
            <w:tcW w:w="1401" w:type="dxa"/>
            <w:tcBorders>
              <w:top w:val="single" w:sz="4" w:space="0" w:color="auto"/>
              <w:left w:val="single" w:sz="4" w:space="0" w:color="auto"/>
              <w:bottom w:val="single" w:sz="4" w:space="0" w:color="auto"/>
              <w:right w:val="single" w:sz="4" w:space="0" w:color="auto"/>
            </w:tcBorders>
            <w:vAlign w:val="center"/>
            <w:hideMark/>
          </w:tcPr>
          <w:p w14:paraId="3295EE25" w14:textId="77777777" w:rsidR="002B1EE0" w:rsidRPr="00050EB8" w:rsidRDefault="002B1EE0" w:rsidP="002B1EE0">
            <w:pPr>
              <w:keepNext/>
              <w:keepLines/>
              <w:spacing w:after="0"/>
              <w:rPr>
                <w:rFonts w:ascii="Arial" w:hAnsi="Arial" w:cs="Arial"/>
                <w:color w:val="000000"/>
                <w:sz w:val="18"/>
                <w:lang w:eastAsia="zh-CN"/>
              </w:rPr>
            </w:pPr>
            <w:r>
              <w:rPr>
                <w:rFonts w:ascii="Arial" w:hAnsi="Arial" w:cs="Arial"/>
                <w:color w:val="000000"/>
                <w:sz w:val="18"/>
                <w:szCs w:val="18"/>
              </w:rPr>
              <w:t>6425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3CDDD3F1" w14:textId="77777777" w:rsidR="002B1EE0" w:rsidRPr="00050EB8" w:rsidRDefault="002B1EE0" w:rsidP="002B1EE0">
            <w:pPr>
              <w:keepNext/>
              <w:keepLines/>
              <w:spacing w:after="0"/>
              <w:jc w:val="center"/>
              <w:rPr>
                <w:rFonts w:ascii="Arial" w:hAnsi="Arial" w:cs="Arial"/>
                <w:color w:val="000000"/>
                <w:sz w:val="18"/>
                <w:szCs w:val="18"/>
                <w:lang w:eastAsia="zh-CN"/>
              </w:rPr>
            </w:pPr>
            <w:r>
              <w:rPr>
                <w:rFonts w:ascii="Arial" w:hAnsi="Arial" w:cs="Arial"/>
                <w:color w:val="000000"/>
                <w:sz w:val="18"/>
                <w:szCs w:val="18"/>
              </w:rPr>
              <w:t>TDD</w:t>
            </w:r>
          </w:p>
        </w:tc>
      </w:tr>
    </w:tbl>
    <w:p w14:paraId="3A1FCF6B" w14:textId="4D15BC30" w:rsidR="002B1EE0" w:rsidRPr="006A0293" w:rsidRDefault="002B1EE0" w:rsidP="002B1EE0">
      <w:pPr>
        <w:pStyle w:val="41"/>
      </w:pPr>
      <w:bookmarkStart w:id="603" w:name="_Toc136288527"/>
      <w:r w:rsidRPr="002B1EE0">
        <w:lastRenderedPageBreak/>
        <w:t>5.</w:t>
      </w:r>
      <w:r>
        <w:t>57</w:t>
      </w:r>
      <w:r w:rsidRPr="006A0293">
        <w:t>.1.2</w:t>
      </w:r>
      <w:r w:rsidRPr="006A0293">
        <w:tab/>
        <w:t>Channel bandwidths per operating band for CA</w:t>
      </w:r>
      <w:bookmarkEnd w:id="603"/>
    </w:p>
    <w:p w14:paraId="71650C91" w14:textId="55AE9719" w:rsidR="002B1EE0" w:rsidRPr="00A20126" w:rsidRDefault="002B1EE0" w:rsidP="002B1EE0">
      <w:pPr>
        <w:pStyle w:val="TH"/>
        <w:rPr>
          <w:rFonts w:cs="Arial"/>
        </w:rPr>
      </w:pPr>
      <w:r>
        <w:rPr>
          <w:rFonts w:cs="Arial"/>
        </w:rPr>
        <w:t xml:space="preserve">Table </w:t>
      </w:r>
      <w:r w:rsidRPr="00A20126">
        <w:rPr>
          <w:rFonts w:cs="Arial"/>
        </w:rPr>
        <w:t>5.</w:t>
      </w:r>
      <w:r>
        <w:rPr>
          <w:rFonts w:cs="Arial"/>
        </w:rPr>
        <w:t xml:space="preserve">57.1.2-1: Supported bandwidths per </w:t>
      </w:r>
      <w:r w:rsidRPr="00A20126">
        <w:rPr>
          <w:rFonts w:cs="Arial"/>
        </w:rPr>
        <w:t>CA</w:t>
      </w:r>
      <w:r>
        <w:rPr>
          <w:rFonts w:cs="Arial"/>
        </w:rPr>
        <w:t xml:space="preserve"> band combination of </w:t>
      </w:r>
      <w:r w:rsidRPr="00467ADF">
        <w:rPr>
          <w:rFonts w:cs="Arial"/>
        </w:rPr>
        <w:t>band n</w:t>
      </w:r>
      <w:r>
        <w:rPr>
          <w:rFonts w:cs="Arial"/>
        </w:rPr>
        <w:t>28</w:t>
      </w:r>
      <w:r w:rsidRPr="00467ADF">
        <w:rPr>
          <w:rFonts w:cs="Arial"/>
        </w:rPr>
        <w:t>+n</w:t>
      </w:r>
      <w:r>
        <w:rPr>
          <w:rFonts w:cs="Arial"/>
        </w:rPr>
        <w:t>78</w:t>
      </w:r>
      <w:r w:rsidRPr="00467ADF">
        <w:rPr>
          <w:rFonts w:cs="Arial"/>
        </w:rPr>
        <w:t>+n</w:t>
      </w:r>
      <w:r>
        <w:rPr>
          <w:rFonts w:cs="Arial"/>
        </w:rPr>
        <w:t>102</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2B1EE0" w14:paraId="0800742E" w14:textId="77777777" w:rsidTr="002B1EE0">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4CA00891" w14:textId="77777777" w:rsidR="002B1EE0" w:rsidRDefault="002B1EE0" w:rsidP="002B1EE0">
            <w:pPr>
              <w:pStyle w:val="TAH"/>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3275801D" w14:textId="77777777" w:rsidR="002B1EE0" w:rsidRDefault="002B1EE0" w:rsidP="002B1EE0">
            <w:pPr>
              <w:pStyle w:val="TAH"/>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60C09F6A" w14:textId="77777777" w:rsidR="002B1EE0" w:rsidRDefault="002B1EE0" w:rsidP="002B1EE0">
            <w:pPr>
              <w:pStyle w:val="TAH"/>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8B09F44" w14:textId="77777777" w:rsidR="002B1EE0" w:rsidRDefault="002B1EE0" w:rsidP="002B1EE0">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0ADAD3EA" w14:textId="77777777" w:rsidR="002B1EE0" w:rsidRDefault="002B1EE0" w:rsidP="002B1EE0">
            <w:pPr>
              <w:pStyle w:val="TAH"/>
              <w:rPr>
                <w:szCs w:val="18"/>
                <w:lang w:val="en-US" w:eastAsia="zh-CN"/>
              </w:rPr>
            </w:pPr>
            <w:r>
              <w:t>Bandwidth combination set</w:t>
            </w:r>
          </w:p>
        </w:tc>
      </w:tr>
      <w:tr w:rsidR="002B1EE0" w14:paraId="31B74C35" w14:textId="77777777" w:rsidTr="002B1EE0">
        <w:trPr>
          <w:trHeight w:val="187"/>
        </w:trPr>
        <w:tc>
          <w:tcPr>
            <w:tcW w:w="1983" w:type="dxa"/>
            <w:tcBorders>
              <w:top w:val="single" w:sz="4" w:space="0" w:color="auto"/>
              <w:left w:val="single" w:sz="4" w:space="0" w:color="auto"/>
              <w:bottom w:val="nil"/>
              <w:right w:val="single" w:sz="4" w:space="0" w:color="auto"/>
            </w:tcBorders>
            <w:shd w:val="clear" w:color="auto" w:fill="auto"/>
          </w:tcPr>
          <w:p w14:paraId="1475B6B8" w14:textId="77777777" w:rsidR="002B1EE0" w:rsidRDefault="002B1EE0" w:rsidP="002B1EE0">
            <w:pPr>
              <w:pStyle w:val="TAC"/>
              <w:rPr>
                <w:rFonts w:eastAsia="宋体"/>
                <w:szCs w:val="18"/>
                <w:lang w:val="en-US" w:eastAsia="zh-CN"/>
              </w:rPr>
            </w:pPr>
            <w:r w:rsidRPr="0046242C">
              <w:rPr>
                <w:color w:val="000000"/>
                <w:lang w:eastAsia="zh-CN"/>
              </w:rPr>
              <w:t>CA_</w:t>
            </w:r>
            <w:r>
              <w:rPr>
                <w:color w:val="000000"/>
                <w:lang w:eastAsia="zh-CN"/>
              </w:rPr>
              <w:t>n28A</w:t>
            </w:r>
            <w:r w:rsidRPr="0046242C">
              <w:rPr>
                <w:color w:val="000000"/>
                <w:lang w:eastAsia="zh-CN"/>
              </w:rPr>
              <w:t>-n78A-n102A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EF788E" w14:textId="77777777" w:rsidR="002B1EE0" w:rsidRDefault="002B1EE0" w:rsidP="002B1EE0">
            <w:pPr>
              <w:pStyle w:val="TAC"/>
              <w:rPr>
                <w:rFonts w:cs="Arial"/>
                <w:color w:val="000000"/>
                <w:szCs w:val="18"/>
              </w:rPr>
            </w:pPr>
            <w:r w:rsidRPr="0046242C">
              <w:rPr>
                <w:rFonts w:cs="Arial"/>
                <w:color w:val="000000"/>
                <w:szCs w:val="18"/>
              </w:rPr>
              <w:t>CA_</w:t>
            </w:r>
            <w:r>
              <w:rPr>
                <w:rFonts w:cs="Arial"/>
                <w:color w:val="000000"/>
                <w:szCs w:val="18"/>
              </w:rPr>
              <w:t>n28A</w:t>
            </w:r>
            <w:r w:rsidRPr="0046242C">
              <w:rPr>
                <w:rFonts w:cs="Arial"/>
                <w:color w:val="000000"/>
                <w:szCs w:val="18"/>
              </w:rPr>
              <w:t>-n78A</w:t>
            </w:r>
          </w:p>
          <w:p w14:paraId="37F08C8B" w14:textId="77777777" w:rsidR="002B1EE0" w:rsidRDefault="002B1EE0" w:rsidP="002B1EE0">
            <w:pPr>
              <w:pStyle w:val="TAC"/>
              <w:rPr>
                <w:rFonts w:cs="Arial"/>
                <w:color w:val="000000"/>
                <w:szCs w:val="18"/>
              </w:rPr>
            </w:pPr>
            <w:r w:rsidRPr="0046242C">
              <w:rPr>
                <w:rFonts w:cs="Arial"/>
                <w:color w:val="000000"/>
                <w:szCs w:val="18"/>
              </w:rPr>
              <w:t>CA_</w:t>
            </w:r>
            <w:r>
              <w:rPr>
                <w:rFonts w:cs="Arial"/>
                <w:color w:val="000000"/>
                <w:szCs w:val="18"/>
              </w:rPr>
              <w:t>n28A</w:t>
            </w:r>
            <w:r w:rsidRPr="0046242C">
              <w:rPr>
                <w:rFonts w:cs="Arial"/>
                <w:color w:val="000000"/>
                <w:szCs w:val="18"/>
              </w:rPr>
              <w:t>-n102A</w:t>
            </w:r>
          </w:p>
          <w:p w14:paraId="224C89BD" w14:textId="77777777" w:rsidR="002B1EE0" w:rsidRDefault="002B1EE0" w:rsidP="002B1EE0">
            <w:pPr>
              <w:pStyle w:val="TAC"/>
              <w:rPr>
                <w:rFonts w:eastAsia="宋体"/>
                <w:szCs w:val="18"/>
                <w:lang w:val="en-US" w:eastAsia="zh-CN"/>
              </w:rPr>
            </w:pPr>
            <w:r w:rsidRPr="0046242C">
              <w:rPr>
                <w:rFonts w:cs="Arial"/>
                <w:color w:val="000000"/>
                <w:szCs w:val="18"/>
              </w:rPr>
              <w:t>CA_n78A-n102A</w:t>
            </w:r>
          </w:p>
        </w:tc>
        <w:tc>
          <w:tcPr>
            <w:tcW w:w="730" w:type="dxa"/>
            <w:tcBorders>
              <w:left w:val="single" w:sz="4" w:space="0" w:color="auto"/>
              <w:right w:val="single" w:sz="4" w:space="0" w:color="auto"/>
            </w:tcBorders>
            <w:vAlign w:val="center"/>
          </w:tcPr>
          <w:p w14:paraId="6D4CEEF3" w14:textId="77777777" w:rsidR="002B1EE0" w:rsidRDefault="002B1EE0" w:rsidP="002B1EE0">
            <w:pPr>
              <w:pStyle w:val="TAC"/>
              <w:rPr>
                <w:szCs w:val="18"/>
                <w:lang w:val="en-US" w:eastAsia="zh-CN"/>
              </w:rPr>
            </w:pPr>
            <w:r>
              <w:rPr>
                <w:color w:val="000000"/>
              </w:rPr>
              <w:t>n28</w:t>
            </w:r>
          </w:p>
        </w:tc>
        <w:tc>
          <w:tcPr>
            <w:tcW w:w="4081" w:type="dxa"/>
            <w:tcBorders>
              <w:top w:val="single" w:sz="4" w:space="0" w:color="auto"/>
              <w:left w:val="single" w:sz="4" w:space="0" w:color="auto"/>
              <w:bottom w:val="single" w:sz="4" w:space="0" w:color="auto"/>
              <w:right w:val="single" w:sz="4" w:space="0" w:color="auto"/>
            </w:tcBorders>
          </w:tcPr>
          <w:p w14:paraId="3B77D192" w14:textId="77777777" w:rsidR="002B1EE0" w:rsidRPr="009663F7" w:rsidRDefault="002B1EE0" w:rsidP="002B1EE0">
            <w:pPr>
              <w:keepNext/>
              <w:keepLines/>
              <w:spacing w:after="0"/>
              <w:jc w:val="center"/>
              <w:textAlignment w:val="bottom"/>
              <w:rPr>
                <w:rFonts w:ascii="Arial" w:hAnsi="Arial" w:cs="Arial"/>
                <w:sz w:val="18"/>
                <w:szCs w:val="16"/>
                <w:lang w:val="en-US" w:eastAsia="zh-CN"/>
              </w:rPr>
            </w:pPr>
            <w:r w:rsidRPr="00EE7C31">
              <w:rPr>
                <w:rFonts w:ascii="Arial" w:hAnsi="Arial" w:cs="Arial"/>
                <w:color w:val="000000"/>
                <w:sz w:val="18"/>
                <w:szCs w:val="16"/>
              </w:rPr>
              <w:t>5, 10, 15, 20</w:t>
            </w:r>
          </w:p>
        </w:tc>
        <w:tc>
          <w:tcPr>
            <w:tcW w:w="1360" w:type="dxa"/>
            <w:tcBorders>
              <w:left w:val="single" w:sz="4" w:space="0" w:color="auto"/>
              <w:bottom w:val="nil"/>
              <w:right w:val="single" w:sz="4" w:space="0" w:color="auto"/>
            </w:tcBorders>
            <w:shd w:val="clear" w:color="auto" w:fill="auto"/>
            <w:vAlign w:val="center"/>
          </w:tcPr>
          <w:p w14:paraId="7EAF9A16" w14:textId="77777777" w:rsidR="002B1EE0" w:rsidRDefault="002B1EE0" w:rsidP="002B1EE0">
            <w:pPr>
              <w:pStyle w:val="TAC"/>
              <w:rPr>
                <w:szCs w:val="18"/>
                <w:lang w:val="en-US" w:eastAsia="zh-CN"/>
              </w:rPr>
            </w:pPr>
            <w:r>
              <w:rPr>
                <w:rFonts w:hint="eastAsia"/>
                <w:szCs w:val="18"/>
                <w:lang w:val="en-US" w:eastAsia="zh-CN"/>
              </w:rPr>
              <w:t>0</w:t>
            </w:r>
          </w:p>
        </w:tc>
      </w:tr>
      <w:tr w:rsidR="002B1EE0" w14:paraId="0A2F9DD4" w14:textId="77777777" w:rsidTr="002B1EE0">
        <w:trPr>
          <w:trHeight w:val="187"/>
        </w:trPr>
        <w:tc>
          <w:tcPr>
            <w:tcW w:w="1983" w:type="dxa"/>
            <w:tcBorders>
              <w:top w:val="nil"/>
              <w:left w:val="single" w:sz="4" w:space="0" w:color="auto"/>
              <w:bottom w:val="nil"/>
              <w:right w:val="single" w:sz="4" w:space="0" w:color="auto"/>
            </w:tcBorders>
            <w:shd w:val="clear" w:color="auto" w:fill="auto"/>
            <w:vAlign w:val="center"/>
          </w:tcPr>
          <w:p w14:paraId="5FF35DCD" w14:textId="77777777" w:rsidR="002B1EE0" w:rsidRDefault="002B1EE0" w:rsidP="002B1EE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662656E" w14:textId="77777777" w:rsidR="002B1EE0" w:rsidRDefault="002B1EE0" w:rsidP="002B1EE0">
            <w:pPr>
              <w:pStyle w:val="TAC"/>
              <w:rPr>
                <w:szCs w:val="18"/>
                <w:lang w:val="en-US" w:eastAsia="zh-CN"/>
              </w:rPr>
            </w:pPr>
          </w:p>
        </w:tc>
        <w:tc>
          <w:tcPr>
            <w:tcW w:w="730" w:type="dxa"/>
            <w:tcBorders>
              <w:left w:val="single" w:sz="4" w:space="0" w:color="auto"/>
              <w:right w:val="single" w:sz="4" w:space="0" w:color="auto"/>
            </w:tcBorders>
            <w:vAlign w:val="center"/>
          </w:tcPr>
          <w:p w14:paraId="57D9EC46" w14:textId="77777777" w:rsidR="002B1EE0" w:rsidRDefault="002B1EE0" w:rsidP="002B1EE0">
            <w:pPr>
              <w:pStyle w:val="TAC"/>
              <w:rPr>
                <w:szCs w:val="18"/>
                <w:lang w:val="en-US" w:eastAsia="zh-CN"/>
              </w:rPr>
            </w:pPr>
            <w:r>
              <w:rPr>
                <w:color w:val="000000"/>
              </w:rPr>
              <w:t>n78</w:t>
            </w:r>
          </w:p>
        </w:tc>
        <w:tc>
          <w:tcPr>
            <w:tcW w:w="4081" w:type="dxa"/>
            <w:tcBorders>
              <w:top w:val="single" w:sz="4" w:space="0" w:color="auto"/>
              <w:left w:val="single" w:sz="4" w:space="0" w:color="auto"/>
              <w:bottom w:val="single" w:sz="4" w:space="0" w:color="auto"/>
              <w:right w:val="single" w:sz="4" w:space="0" w:color="auto"/>
            </w:tcBorders>
          </w:tcPr>
          <w:p w14:paraId="5E4A25ED" w14:textId="77777777" w:rsidR="002B1EE0" w:rsidRPr="0046242C" w:rsidRDefault="002B1EE0" w:rsidP="002B1EE0">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5D9DCF89" w14:textId="77777777" w:rsidR="002B1EE0" w:rsidRDefault="002B1EE0" w:rsidP="002B1EE0">
            <w:pPr>
              <w:pStyle w:val="TAC"/>
              <w:rPr>
                <w:szCs w:val="18"/>
                <w:lang w:val="en-US" w:eastAsia="zh-CN"/>
              </w:rPr>
            </w:pPr>
          </w:p>
        </w:tc>
      </w:tr>
      <w:tr w:rsidR="002B1EE0" w14:paraId="7B3B9E7A" w14:textId="77777777" w:rsidTr="002B1E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C6866F" w14:textId="77777777" w:rsidR="002B1EE0" w:rsidRDefault="002B1EE0" w:rsidP="002B1EE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2047E9" w14:textId="77777777" w:rsidR="002B1EE0" w:rsidRDefault="002B1EE0" w:rsidP="002B1EE0">
            <w:pPr>
              <w:pStyle w:val="TAC"/>
              <w:rPr>
                <w:szCs w:val="18"/>
                <w:lang w:val="en-US" w:eastAsia="zh-CN"/>
              </w:rPr>
            </w:pPr>
          </w:p>
        </w:tc>
        <w:tc>
          <w:tcPr>
            <w:tcW w:w="730" w:type="dxa"/>
            <w:tcBorders>
              <w:left w:val="single" w:sz="4" w:space="0" w:color="auto"/>
              <w:right w:val="single" w:sz="4" w:space="0" w:color="auto"/>
            </w:tcBorders>
            <w:vAlign w:val="center"/>
          </w:tcPr>
          <w:p w14:paraId="17738B97" w14:textId="77777777" w:rsidR="002B1EE0" w:rsidRDefault="002B1EE0" w:rsidP="002B1EE0">
            <w:pPr>
              <w:pStyle w:val="TAC"/>
              <w:rPr>
                <w:szCs w:val="18"/>
                <w:lang w:val="en-US" w:eastAsia="zh-CN"/>
              </w:rPr>
            </w:pPr>
            <w:r>
              <w:rPr>
                <w:rFonts w:eastAsia="宋体"/>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tcPr>
          <w:p w14:paraId="46BEE072" w14:textId="77777777" w:rsidR="002B1EE0" w:rsidRPr="0046242C" w:rsidRDefault="002B1EE0" w:rsidP="002B1EE0">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B53EEC" w14:textId="77777777" w:rsidR="002B1EE0" w:rsidRDefault="002B1EE0" w:rsidP="002B1EE0">
            <w:pPr>
              <w:pStyle w:val="TAC"/>
              <w:rPr>
                <w:szCs w:val="18"/>
                <w:lang w:val="en-US" w:eastAsia="zh-CN"/>
              </w:rPr>
            </w:pPr>
          </w:p>
        </w:tc>
      </w:tr>
      <w:tr w:rsidR="002B1EE0" w14:paraId="08283FEF" w14:textId="77777777" w:rsidTr="002B1E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3B97BF" w14:textId="77777777" w:rsidR="002B1EE0" w:rsidRDefault="002B1EE0" w:rsidP="002B1EE0">
            <w:pPr>
              <w:pStyle w:val="TAC"/>
              <w:rPr>
                <w:szCs w:val="18"/>
                <w:lang w:val="en-US" w:eastAsia="zh-CN"/>
              </w:rPr>
            </w:pPr>
            <w:r w:rsidRPr="009253A0">
              <w:rPr>
                <w:color w:val="000000"/>
                <w:lang w:eastAsia="zh-CN"/>
              </w:rPr>
              <w:t>CA_</w:t>
            </w:r>
            <w:r>
              <w:rPr>
                <w:color w:val="000000"/>
                <w:lang w:eastAsia="zh-CN"/>
              </w:rPr>
              <w:t>n28A</w:t>
            </w:r>
            <w:r w:rsidRPr="009253A0">
              <w:rPr>
                <w:color w:val="000000"/>
                <w:lang w:eastAsia="zh-CN"/>
              </w:rPr>
              <w:t>-</w:t>
            </w:r>
            <w:r>
              <w:rPr>
                <w:color w:val="000000"/>
                <w:lang w:eastAsia="zh-CN"/>
              </w:rPr>
              <w:t>n78</w:t>
            </w:r>
            <w:r w:rsidRPr="009253A0">
              <w:rPr>
                <w:color w:val="000000"/>
                <w:lang w:eastAsia="zh-CN"/>
              </w:rPr>
              <w:t>A-n</w:t>
            </w:r>
            <w:r>
              <w:rPr>
                <w:color w:val="000000"/>
                <w:lang w:eastAsia="zh-CN"/>
              </w:rPr>
              <w:t>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3943BE" w14:textId="77777777" w:rsidR="002B1EE0" w:rsidRDefault="002B1EE0" w:rsidP="002B1EE0">
            <w:pPr>
              <w:pStyle w:val="TAC"/>
              <w:rPr>
                <w:rFonts w:cs="Arial"/>
                <w:color w:val="000000"/>
                <w:szCs w:val="18"/>
              </w:rPr>
            </w:pPr>
            <w:r w:rsidRPr="00A20613">
              <w:rPr>
                <w:rFonts w:cs="Arial"/>
                <w:color w:val="000000"/>
                <w:szCs w:val="18"/>
              </w:rPr>
              <w:t>CA_</w:t>
            </w:r>
            <w:r>
              <w:rPr>
                <w:rFonts w:cs="Arial"/>
                <w:color w:val="000000"/>
                <w:szCs w:val="18"/>
              </w:rPr>
              <w:t>n28A</w:t>
            </w:r>
            <w:r w:rsidRPr="00A20613">
              <w:rPr>
                <w:rFonts w:cs="Arial"/>
                <w:color w:val="000000"/>
                <w:szCs w:val="18"/>
              </w:rPr>
              <w:t>-</w:t>
            </w:r>
            <w:r>
              <w:rPr>
                <w:rFonts w:cs="Arial"/>
                <w:color w:val="000000"/>
                <w:szCs w:val="18"/>
              </w:rPr>
              <w:t>n78</w:t>
            </w:r>
            <w:r w:rsidRPr="00A20613">
              <w:rPr>
                <w:rFonts w:cs="Arial"/>
                <w:color w:val="000000"/>
                <w:szCs w:val="18"/>
              </w:rPr>
              <w:t>A</w:t>
            </w:r>
          </w:p>
          <w:p w14:paraId="35E8A332" w14:textId="77777777" w:rsidR="002B1EE0" w:rsidRDefault="002B1EE0" w:rsidP="002B1EE0">
            <w:pPr>
              <w:pStyle w:val="TAC"/>
              <w:rPr>
                <w:rFonts w:cs="Arial"/>
                <w:color w:val="000000"/>
                <w:szCs w:val="18"/>
              </w:rPr>
            </w:pPr>
            <w:r w:rsidRPr="00A20613">
              <w:rPr>
                <w:rFonts w:cs="Arial"/>
                <w:color w:val="000000"/>
                <w:szCs w:val="18"/>
              </w:rPr>
              <w:t>CA_</w:t>
            </w:r>
            <w:r>
              <w:rPr>
                <w:rFonts w:cs="Arial"/>
                <w:color w:val="000000"/>
                <w:szCs w:val="18"/>
              </w:rPr>
              <w:t>n28A</w:t>
            </w:r>
            <w:r w:rsidRPr="00A20613">
              <w:rPr>
                <w:rFonts w:cs="Arial"/>
                <w:color w:val="000000"/>
                <w:szCs w:val="18"/>
              </w:rPr>
              <w:t>-n</w:t>
            </w:r>
            <w:r>
              <w:rPr>
                <w:rFonts w:cs="Arial"/>
                <w:color w:val="000000"/>
                <w:szCs w:val="18"/>
              </w:rPr>
              <w:t>102</w:t>
            </w:r>
            <w:r w:rsidRPr="00A20613">
              <w:rPr>
                <w:rFonts w:cs="Arial"/>
                <w:color w:val="000000"/>
                <w:szCs w:val="18"/>
              </w:rPr>
              <w:t>A</w:t>
            </w:r>
          </w:p>
          <w:p w14:paraId="38C98078" w14:textId="77777777" w:rsidR="002B1EE0" w:rsidRDefault="002B1EE0" w:rsidP="002B1EE0">
            <w:pPr>
              <w:pStyle w:val="TAC"/>
              <w:rPr>
                <w:szCs w:val="18"/>
                <w:lang w:val="en-US" w:eastAsia="zh-CN"/>
              </w:rPr>
            </w:pPr>
            <w:r w:rsidRPr="00A20613">
              <w:rPr>
                <w:rFonts w:cs="Arial"/>
                <w:color w:val="000000"/>
                <w:szCs w:val="18"/>
              </w:rPr>
              <w:t>CA_</w:t>
            </w:r>
            <w:r>
              <w:rPr>
                <w:rFonts w:cs="Arial"/>
                <w:color w:val="000000"/>
                <w:szCs w:val="18"/>
              </w:rPr>
              <w:t>n78A</w:t>
            </w:r>
            <w:r w:rsidRPr="00A20613">
              <w:rPr>
                <w:rFonts w:cs="Arial"/>
                <w:color w:val="000000"/>
                <w:szCs w:val="18"/>
              </w:rPr>
              <w:t>-n</w:t>
            </w:r>
            <w:r>
              <w:rPr>
                <w:rFonts w:cs="Arial"/>
                <w:color w:val="000000"/>
                <w:szCs w:val="18"/>
              </w:rPr>
              <w:t>102</w:t>
            </w:r>
            <w:r w:rsidRPr="00A20613">
              <w:rPr>
                <w:rFonts w:cs="Arial"/>
                <w:color w:val="000000"/>
                <w:szCs w:val="18"/>
              </w:rPr>
              <w:t>A</w:t>
            </w:r>
          </w:p>
        </w:tc>
        <w:tc>
          <w:tcPr>
            <w:tcW w:w="730" w:type="dxa"/>
            <w:tcBorders>
              <w:left w:val="single" w:sz="4" w:space="0" w:color="auto"/>
              <w:right w:val="single" w:sz="4" w:space="0" w:color="auto"/>
            </w:tcBorders>
            <w:vAlign w:val="center"/>
          </w:tcPr>
          <w:p w14:paraId="25524420" w14:textId="77777777" w:rsidR="002B1EE0" w:rsidRDefault="002B1EE0" w:rsidP="002B1EE0">
            <w:pPr>
              <w:pStyle w:val="TAC"/>
              <w:rPr>
                <w:rFonts w:eastAsia="宋体"/>
                <w:color w:val="000000"/>
                <w:lang w:eastAsia="zh-CN"/>
              </w:rPr>
            </w:pPr>
            <w:r>
              <w:rPr>
                <w:color w:val="000000"/>
              </w:rPr>
              <w:t>n28</w:t>
            </w:r>
          </w:p>
        </w:tc>
        <w:tc>
          <w:tcPr>
            <w:tcW w:w="4081" w:type="dxa"/>
            <w:tcBorders>
              <w:top w:val="single" w:sz="4" w:space="0" w:color="auto"/>
              <w:left w:val="single" w:sz="4" w:space="0" w:color="auto"/>
              <w:bottom w:val="single" w:sz="4" w:space="0" w:color="auto"/>
              <w:right w:val="single" w:sz="4" w:space="0" w:color="auto"/>
            </w:tcBorders>
          </w:tcPr>
          <w:p w14:paraId="600C52DE" w14:textId="77777777" w:rsidR="002B1EE0" w:rsidRPr="009663F7" w:rsidRDefault="002B1EE0" w:rsidP="002B1EE0">
            <w:pPr>
              <w:keepNext/>
              <w:keepLines/>
              <w:spacing w:after="0"/>
              <w:jc w:val="center"/>
              <w:textAlignment w:val="bottom"/>
              <w:rPr>
                <w:rFonts w:ascii="Arial" w:hAnsi="Arial" w:cs="Arial"/>
                <w:color w:val="000000"/>
                <w:sz w:val="18"/>
                <w:szCs w:val="16"/>
              </w:rPr>
            </w:pPr>
            <w:r w:rsidRPr="00EE7C31">
              <w:rPr>
                <w:rFonts w:ascii="Arial" w:hAnsi="Arial" w:cs="Arial"/>
                <w:color w:val="000000"/>
                <w:sz w:val="18"/>
                <w:szCs w:val="16"/>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D40748" w14:textId="77777777" w:rsidR="002B1EE0" w:rsidRDefault="002B1EE0" w:rsidP="002B1EE0">
            <w:pPr>
              <w:pStyle w:val="TAC"/>
              <w:rPr>
                <w:szCs w:val="18"/>
                <w:lang w:val="en-US" w:eastAsia="zh-CN"/>
              </w:rPr>
            </w:pPr>
            <w:r>
              <w:rPr>
                <w:szCs w:val="18"/>
                <w:lang w:val="en-US" w:eastAsia="zh-CN"/>
              </w:rPr>
              <w:t>0</w:t>
            </w:r>
          </w:p>
        </w:tc>
      </w:tr>
      <w:tr w:rsidR="002B1EE0" w14:paraId="64BE51ED" w14:textId="77777777" w:rsidTr="002B1EE0">
        <w:trPr>
          <w:trHeight w:val="187"/>
        </w:trPr>
        <w:tc>
          <w:tcPr>
            <w:tcW w:w="1983" w:type="dxa"/>
            <w:tcBorders>
              <w:top w:val="nil"/>
              <w:left w:val="single" w:sz="4" w:space="0" w:color="auto"/>
              <w:bottom w:val="nil"/>
              <w:right w:val="single" w:sz="4" w:space="0" w:color="auto"/>
            </w:tcBorders>
            <w:shd w:val="clear" w:color="auto" w:fill="auto"/>
            <w:vAlign w:val="center"/>
          </w:tcPr>
          <w:p w14:paraId="0B296116" w14:textId="77777777" w:rsidR="002B1EE0" w:rsidRDefault="002B1EE0" w:rsidP="002B1EE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D7E3161" w14:textId="77777777" w:rsidR="002B1EE0" w:rsidRDefault="002B1EE0" w:rsidP="002B1EE0">
            <w:pPr>
              <w:pStyle w:val="TAC"/>
              <w:rPr>
                <w:szCs w:val="18"/>
                <w:lang w:val="en-US" w:eastAsia="zh-CN"/>
              </w:rPr>
            </w:pPr>
          </w:p>
        </w:tc>
        <w:tc>
          <w:tcPr>
            <w:tcW w:w="730" w:type="dxa"/>
            <w:tcBorders>
              <w:left w:val="single" w:sz="4" w:space="0" w:color="auto"/>
              <w:right w:val="single" w:sz="4" w:space="0" w:color="auto"/>
            </w:tcBorders>
            <w:vAlign w:val="center"/>
          </w:tcPr>
          <w:p w14:paraId="7D392C67" w14:textId="77777777" w:rsidR="002B1EE0" w:rsidRDefault="002B1EE0" w:rsidP="002B1EE0">
            <w:pPr>
              <w:pStyle w:val="TAC"/>
              <w:rPr>
                <w:rFonts w:eastAsia="宋体"/>
                <w:color w:val="000000"/>
                <w:lang w:eastAsia="zh-CN"/>
              </w:rPr>
            </w:pPr>
            <w:r>
              <w:rPr>
                <w:color w:val="000000"/>
              </w:rPr>
              <w:t>n78</w:t>
            </w:r>
          </w:p>
        </w:tc>
        <w:tc>
          <w:tcPr>
            <w:tcW w:w="4081" w:type="dxa"/>
            <w:tcBorders>
              <w:top w:val="single" w:sz="4" w:space="0" w:color="auto"/>
              <w:left w:val="single" w:sz="4" w:space="0" w:color="auto"/>
              <w:bottom w:val="single" w:sz="4" w:space="0" w:color="auto"/>
              <w:right w:val="single" w:sz="4" w:space="0" w:color="auto"/>
            </w:tcBorders>
          </w:tcPr>
          <w:p w14:paraId="15696747" w14:textId="77777777" w:rsidR="002B1EE0" w:rsidRPr="009663F7" w:rsidRDefault="002B1EE0" w:rsidP="002B1EE0">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07ABCC03" w14:textId="77777777" w:rsidR="002B1EE0" w:rsidRDefault="002B1EE0" w:rsidP="002B1EE0">
            <w:pPr>
              <w:pStyle w:val="TAC"/>
              <w:rPr>
                <w:szCs w:val="18"/>
                <w:lang w:val="en-US" w:eastAsia="zh-CN"/>
              </w:rPr>
            </w:pPr>
          </w:p>
        </w:tc>
      </w:tr>
      <w:tr w:rsidR="002B1EE0" w14:paraId="5008D88D" w14:textId="77777777" w:rsidTr="002B1E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59CBD5" w14:textId="77777777" w:rsidR="002B1EE0" w:rsidRDefault="002B1EE0" w:rsidP="002B1EE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EDA94F" w14:textId="77777777" w:rsidR="002B1EE0" w:rsidRDefault="002B1EE0" w:rsidP="002B1EE0">
            <w:pPr>
              <w:pStyle w:val="TAC"/>
              <w:rPr>
                <w:szCs w:val="18"/>
                <w:lang w:val="en-US" w:eastAsia="zh-CN"/>
              </w:rPr>
            </w:pPr>
          </w:p>
        </w:tc>
        <w:tc>
          <w:tcPr>
            <w:tcW w:w="730" w:type="dxa"/>
            <w:tcBorders>
              <w:left w:val="single" w:sz="4" w:space="0" w:color="auto"/>
              <w:right w:val="single" w:sz="4" w:space="0" w:color="auto"/>
            </w:tcBorders>
            <w:vAlign w:val="center"/>
          </w:tcPr>
          <w:p w14:paraId="3F850A26" w14:textId="77777777" w:rsidR="002B1EE0" w:rsidRDefault="002B1EE0" w:rsidP="002B1EE0">
            <w:pPr>
              <w:pStyle w:val="TAC"/>
              <w:rPr>
                <w:rFonts w:eastAsia="宋体"/>
                <w:color w:val="000000"/>
                <w:lang w:eastAsia="zh-CN"/>
              </w:rPr>
            </w:pPr>
            <w:r>
              <w:rPr>
                <w:rFonts w:eastAsia="宋体"/>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6DE33476" w14:textId="77777777" w:rsidR="002B1EE0" w:rsidRPr="009663F7" w:rsidRDefault="002B1EE0" w:rsidP="002B1EE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B</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6078D8" w14:textId="77777777" w:rsidR="002B1EE0" w:rsidRDefault="002B1EE0" w:rsidP="002B1EE0">
            <w:pPr>
              <w:pStyle w:val="TAC"/>
              <w:rPr>
                <w:szCs w:val="18"/>
                <w:lang w:val="en-US" w:eastAsia="zh-CN"/>
              </w:rPr>
            </w:pPr>
          </w:p>
        </w:tc>
      </w:tr>
      <w:tr w:rsidR="002B1EE0" w14:paraId="5E66D8AA" w14:textId="77777777" w:rsidTr="002B1E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686A24" w14:textId="77777777" w:rsidR="002B1EE0" w:rsidRPr="0008015D" w:rsidRDefault="002B1EE0" w:rsidP="002B1EE0">
            <w:pPr>
              <w:pStyle w:val="TAC"/>
              <w:rPr>
                <w:color w:val="000000"/>
                <w:lang w:eastAsia="zh-CN"/>
              </w:rPr>
            </w:pPr>
            <w:r w:rsidRPr="0008015D">
              <w:rPr>
                <w:color w:val="000000"/>
                <w:lang w:eastAsia="zh-CN"/>
              </w:rPr>
              <w:t>CA_</w:t>
            </w:r>
            <w:r>
              <w:rPr>
                <w:color w:val="000000"/>
                <w:lang w:eastAsia="zh-CN"/>
              </w:rPr>
              <w:t>n28A</w:t>
            </w:r>
            <w:r w:rsidRPr="0008015D">
              <w:rPr>
                <w:color w:val="000000"/>
                <w:lang w:eastAsia="zh-CN"/>
              </w:rPr>
              <w:t>-</w:t>
            </w:r>
            <w:r>
              <w:rPr>
                <w:color w:val="000000"/>
                <w:lang w:eastAsia="zh-CN"/>
              </w:rPr>
              <w:t>n78</w:t>
            </w:r>
            <w:r w:rsidRPr="0008015D">
              <w:rPr>
                <w:color w:val="000000"/>
                <w:lang w:eastAsia="zh-CN"/>
              </w:rPr>
              <w:t>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BCEDE1" w14:textId="77777777" w:rsidR="002B1EE0" w:rsidRDefault="002B1EE0" w:rsidP="002B1EE0">
            <w:pPr>
              <w:pStyle w:val="TAC"/>
              <w:rPr>
                <w:szCs w:val="18"/>
                <w:lang w:val="en-US" w:eastAsia="zh-CN"/>
              </w:rPr>
            </w:pPr>
            <w:r w:rsidRPr="0008015D">
              <w:rPr>
                <w:szCs w:val="18"/>
                <w:lang w:val="en-US" w:eastAsia="zh-CN"/>
              </w:rPr>
              <w:t>CA_</w:t>
            </w:r>
            <w:r>
              <w:rPr>
                <w:szCs w:val="18"/>
                <w:lang w:val="en-US" w:eastAsia="zh-CN"/>
              </w:rPr>
              <w:t>n28A</w:t>
            </w:r>
            <w:r w:rsidRPr="0008015D">
              <w:rPr>
                <w:szCs w:val="18"/>
                <w:lang w:val="en-US" w:eastAsia="zh-CN"/>
              </w:rPr>
              <w:t>-</w:t>
            </w:r>
            <w:r>
              <w:rPr>
                <w:szCs w:val="18"/>
                <w:lang w:val="en-US" w:eastAsia="zh-CN"/>
              </w:rPr>
              <w:t>n78</w:t>
            </w:r>
            <w:r w:rsidRPr="0008015D">
              <w:rPr>
                <w:szCs w:val="18"/>
                <w:lang w:val="en-US" w:eastAsia="zh-CN"/>
              </w:rPr>
              <w:t>A</w:t>
            </w:r>
          </w:p>
          <w:p w14:paraId="18FE7B86" w14:textId="77777777" w:rsidR="002B1EE0" w:rsidRDefault="002B1EE0" w:rsidP="002B1EE0">
            <w:pPr>
              <w:pStyle w:val="TAC"/>
              <w:rPr>
                <w:szCs w:val="18"/>
                <w:lang w:val="en-US" w:eastAsia="zh-CN"/>
              </w:rPr>
            </w:pPr>
            <w:r w:rsidRPr="0008015D">
              <w:rPr>
                <w:szCs w:val="18"/>
                <w:lang w:val="en-US" w:eastAsia="zh-CN"/>
              </w:rPr>
              <w:t>CA_</w:t>
            </w:r>
            <w:r>
              <w:rPr>
                <w:szCs w:val="18"/>
                <w:lang w:val="en-US" w:eastAsia="zh-CN"/>
              </w:rPr>
              <w:t>n28A</w:t>
            </w:r>
            <w:r w:rsidRPr="0008015D">
              <w:rPr>
                <w:szCs w:val="18"/>
                <w:lang w:val="en-US" w:eastAsia="zh-CN"/>
              </w:rPr>
              <w:t>-n102A</w:t>
            </w:r>
          </w:p>
          <w:p w14:paraId="75D592A7" w14:textId="77777777" w:rsidR="002B1EE0" w:rsidRDefault="002B1EE0" w:rsidP="002B1EE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tc>
        <w:tc>
          <w:tcPr>
            <w:tcW w:w="730" w:type="dxa"/>
            <w:tcBorders>
              <w:top w:val="single" w:sz="4" w:space="0" w:color="auto"/>
              <w:left w:val="single" w:sz="4" w:space="0" w:color="auto"/>
              <w:bottom w:val="single" w:sz="4" w:space="0" w:color="auto"/>
              <w:right w:val="single" w:sz="4" w:space="0" w:color="auto"/>
            </w:tcBorders>
            <w:vAlign w:val="center"/>
          </w:tcPr>
          <w:p w14:paraId="1D67FBBE" w14:textId="77777777" w:rsidR="002B1EE0" w:rsidRDefault="002B1EE0" w:rsidP="002B1EE0">
            <w:pPr>
              <w:pStyle w:val="TAC"/>
              <w:rPr>
                <w:rFonts w:eastAsia="宋体"/>
                <w:color w:val="000000"/>
                <w:lang w:eastAsia="zh-CN"/>
              </w:rPr>
            </w:pPr>
            <w:r>
              <w:rPr>
                <w:color w:val="000000"/>
              </w:rPr>
              <w:t>n28</w:t>
            </w:r>
          </w:p>
        </w:tc>
        <w:tc>
          <w:tcPr>
            <w:tcW w:w="4081" w:type="dxa"/>
            <w:tcBorders>
              <w:top w:val="single" w:sz="4" w:space="0" w:color="auto"/>
              <w:left w:val="single" w:sz="4" w:space="0" w:color="auto"/>
              <w:bottom w:val="single" w:sz="4" w:space="0" w:color="auto"/>
              <w:right w:val="single" w:sz="4" w:space="0" w:color="auto"/>
            </w:tcBorders>
          </w:tcPr>
          <w:p w14:paraId="3931713B" w14:textId="77777777" w:rsidR="002B1EE0" w:rsidRPr="009663F7" w:rsidRDefault="002B1EE0" w:rsidP="002B1EE0">
            <w:pPr>
              <w:keepNext/>
              <w:keepLines/>
              <w:spacing w:after="0"/>
              <w:jc w:val="center"/>
              <w:textAlignment w:val="bottom"/>
              <w:rPr>
                <w:rFonts w:ascii="Arial" w:hAnsi="Arial" w:cs="Arial"/>
                <w:color w:val="000000"/>
                <w:sz w:val="18"/>
                <w:szCs w:val="16"/>
              </w:rPr>
            </w:pPr>
            <w:r w:rsidRPr="00EE7C31">
              <w:rPr>
                <w:rFonts w:ascii="Arial" w:hAnsi="Arial" w:cs="Arial"/>
                <w:color w:val="000000"/>
                <w:sz w:val="18"/>
                <w:szCs w:val="16"/>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D1A9AB" w14:textId="77777777" w:rsidR="002B1EE0" w:rsidRDefault="002B1EE0" w:rsidP="002B1EE0">
            <w:pPr>
              <w:pStyle w:val="TAC"/>
              <w:rPr>
                <w:szCs w:val="18"/>
                <w:lang w:val="en-US" w:eastAsia="zh-CN"/>
              </w:rPr>
            </w:pPr>
            <w:r>
              <w:rPr>
                <w:szCs w:val="18"/>
                <w:lang w:val="en-US" w:eastAsia="zh-CN"/>
              </w:rPr>
              <w:t>0</w:t>
            </w:r>
          </w:p>
        </w:tc>
      </w:tr>
      <w:tr w:rsidR="002B1EE0" w14:paraId="7405A14B" w14:textId="77777777" w:rsidTr="002B1EE0">
        <w:trPr>
          <w:trHeight w:val="187"/>
        </w:trPr>
        <w:tc>
          <w:tcPr>
            <w:tcW w:w="1983" w:type="dxa"/>
            <w:tcBorders>
              <w:top w:val="nil"/>
              <w:left w:val="single" w:sz="4" w:space="0" w:color="auto"/>
              <w:bottom w:val="nil"/>
              <w:right w:val="single" w:sz="4" w:space="0" w:color="auto"/>
            </w:tcBorders>
            <w:shd w:val="clear" w:color="auto" w:fill="auto"/>
            <w:vAlign w:val="center"/>
          </w:tcPr>
          <w:p w14:paraId="2A92DFE7" w14:textId="77777777" w:rsidR="002B1EE0" w:rsidRPr="0008015D" w:rsidRDefault="002B1EE0" w:rsidP="002B1EE0">
            <w:pPr>
              <w:pStyle w:val="TAC"/>
              <w:rPr>
                <w:color w:val="000000"/>
                <w:lang w:eastAsia="zh-CN"/>
              </w:rPr>
            </w:pPr>
          </w:p>
        </w:tc>
        <w:tc>
          <w:tcPr>
            <w:tcW w:w="1690" w:type="dxa"/>
            <w:tcBorders>
              <w:top w:val="nil"/>
              <w:left w:val="single" w:sz="4" w:space="0" w:color="auto"/>
              <w:bottom w:val="nil"/>
              <w:right w:val="single" w:sz="4" w:space="0" w:color="auto"/>
            </w:tcBorders>
            <w:shd w:val="clear" w:color="auto" w:fill="auto"/>
            <w:vAlign w:val="center"/>
          </w:tcPr>
          <w:p w14:paraId="5FA47B34" w14:textId="77777777" w:rsidR="002B1EE0" w:rsidRDefault="002B1EE0" w:rsidP="002B1EE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17755F" w14:textId="77777777" w:rsidR="002B1EE0" w:rsidRDefault="002B1EE0" w:rsidP="002B1EE0">
            <w:pPr>
              <w:pStyle w:val="TAC"/>
              <w:rPr>
                <w:rFonts w:eastAsia="宋体"/>
                <w:color w:val="000000"/>
                <w:lang w:eastAsia="zh-CN"/>
              </w:rPr>
            </w:pPr>
            <w:r>
              <w:rPr>
                <w:rFonts w:eastAsia="宋体"/>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tcPr>
          <w:p w14:paraId="52FEA48A" w14:textId="77777777" w:rsidR="002B1EE0" w:rsidRPr="009663F7" w:rsidRDefault="002B1EE0" w:rsidP="002B1EE0">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0DFB129C" w14:textId="77777777" w:rsidR="002B1EE0" w:rsidRDefault="002B1EE0" w:rsidP="002B1EE0">
            <w:pPr>
              <w:pStyle w:val="TAC"/>
              <w:rPr>
                <w:szCs w:val="18"/>
                <w:lang w:val="en-US" w:eastAsia="zh-CN"/>
              </w:rPr>
            </w:pPr>
          </w:p>
        </w:tc>
      </w:tr>
      <w:tr w:rsidR="002B1EE0" w14:paraId="3403E072" w14:textId="77777777" w:rsidTr="002B1E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09A40C" w14:textId="77777777" w:rsidR="002B1EE0" w:rsidRPr="0008015D" w:rsidRDefault="002B1EE0" w:rsidP="002B1EE0">
            <w:pPr>
              <w:pStyle w:val="TAC"/>
              <w:rPr>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E7261E" w14:textId="77777777" w:rsidR="002B1EE0" w:rsidRDefault="002B1EE0" w:rsidP="002B1EE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AE2ADC" w14:textId="77777777" w:rsidR="002B1EE0" w:rsidRDefault="002B1EE0" w:rsidP="002B1EE0">
            <w:pPr>
              <w:pStyle w:val="TAC"/>
              <w:rPr>
                <w:rFonts w:eastAsia="宋体"/>
                <w:color w:val="000000"/>
                <w:lang w:eastAsia="zh-CN"/>
              </w:rPr>
            </w:pPr>
            <w:r>
              <w:rPr>
                <w:rFonts w:eastAsia="宋体"/>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19AF0B39" w14:textId="77777777" w:rsidR="002B1EE0" w:rsidRPr="009663F7" w:rsidRDefault="002B1EE0" w:rsidP="002B1EE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4E4041" w14:textId="77777777" w:rsidR="002B1EE0" w:rsidRDefault="002B1EE0" w:rsidP="002B1EE0">
            <w:pPr>
              <w:pStyle w:val="TAC"/>
              <w:rPr>
                <w:szCs w:val="18"/>
                <w:lang w:val="en-US" w:eastAsia="zh-CN"/>
              </w:rPr>
            </w:pPr>
          </w:p>
        </w:tc>
      </w:tr>
      <w:tr w:rsidR="002B1EE0" w14:paraId="0C2E890B" w14:textId="77777777" w:rsidTr="002B1E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C63F5F" w14:textId="77777777" w:rsidR="002B1EE0" w:rsidRDefault="002B1EE0" w:rsidP="002B1EE0">
            <w:pPr>
              <w:pStyle w:val="TAC"/>
              <w:rPr>
                <w:szCs w:val="18"/>
                <w:lang w:val="en-US" w:eastAsia="zh-CN"/>
              </w:rPr>
            </w:pPr>
            <w:r w:rsidRPr="0008015D">
              <w:rPr>
                <w:szCs w:val="18"/>
                <w:lang w:val="en-US" w:eastAsia="zh-CN"/>
              </w:rPr>
              <w:t>CA_</w:t>
            </w:r>
            <w:r>
              <w:rPr>
                <w:szCs w:val="18"/>
                <w:lang w:val="en-US" w:eastAsia="zh-CN"/>
              </w:rPr>
              <w:t>n28A</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D</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79DDB4" w14:textId="77777777" w:rsidR="002B1EE0" w:rsidRDefault="002B1EE0" w:rsidP="002B1EE0">
            <w:pPr>
              <w:pStyle w:val="TAC"/>
              <w:rPr>
                <w:szCs w:val="18"/>
                <w:lang w:val="en-US" w:eastAsia="zh-CN"/>
              </w:rPr>
            </w:pPr>
            <w:r w:rsidRPr="0008015D">
              <w:rPr>
                <w:szCs w:val="18"/>
                <w:lang w:val="en-US" w:eastAsia="zh-CN"/>
              </w:rPr>
              <w:t>CA_</w:t>
            </w:r>
            <w:r>
              <w:rPr>
                <w:szCs w:val="18"/>
                <w:lang w:val="en-US" w:eastAsia="zh-CN"/>
              </w:rPr>
              <w:t>n28A</w:t>
            </w:r>
            <w:r w:rsidRPr="0008015D">
              <w:rPr>
                <w:szCs w:val="18"/>
                <w:lang w:val="en-US" w:eastAsia="zh-CN"/>
              </w:rPr>
              <w:t>-</w:t>
            </w:r>
            <w:r>
              <w:rPr>
                <w:szCs w:val="18"/>
                <w:lang w:val="en-US" w:eastAsia="zh-CN"/>
              </w:rPr>
              <w:t>n78A</w:t>
            </w:r>
          </w:p>
          <w:p w14:paraId="593B1316" w14:textId="77777777" w:rsidR="002B1EE0" w:rsidRDefault="002B1EE0" w:rsidP="002B1EE0">
            <w:pPr>
              <w:pStyle w:val="TAC"/>
              <w:rPr>
                <w:szCs w:val="18"/>
                <w:lang w:val="en-US" w:eastAsia="zh-CN"/>
              </w:rPr>
            </w:pPr>
            <w:r w:rsidRPr="0008015D">
              <w:rPr>
                <w:szCs w:val="18"/>
                <w:lang w:val="en-US" w:eastAsia="zh-CN"/>
              </w:rPr>
              <w:t>CA_</w:t>
            </w:r>
            <w:r>
              <w:rPr>
                <w:szCs w:val="18"/>
                <w:lang w:val="en-US" w:eastAsia="zh-CN"/>
              </w:rPr>
              <w:t>n28A</w:t>
            </w:r>
            <w:r w:rsidRPr="0008015D">
              <w:rPr>
                <w:szCs w:val="18"/>
                <w:lang w:val="en-US" w:eastAsia="zh-CN"/>
              </w:rPr>
              <w:t>-n102A</w:t>
            </w:r>
          </w:p>
          <w:p w14:paraId="4A5824E2" w14:textId="77777777" w:rsidR="002B1EE0" w:rsidRDefault="002B1EE0" w:rsidP="002B1EE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tc>
        <w:tc>
          <w:tcPr>
            <w:tcW w:w="730" w:type="dxa"/>
            <w:tcBorders>
              <w:top w:val="single" w:sz="4" w:space="0" w:color="auto"/>
              <w:left w:val="single" w:sz="4" w:space="0" w:color="auto"/>
              <w:bottom w:val="single" w:sz="4" w:space="0" w:color="auto"/>
              <w:right w:val="single" w:sz="4" w:space="0" w:color="auto"/>
            </w:tcBorders>
            <w:vAlign w:val="center"/>
          </w:tcPr>
          <w:p w14:paraId="328BCF8A" w14:textId="77777777" w:rsidR="002B1EE0" w:rsidRDefault="002B1EE0" w:rsidP="002B1EE0">
            <w:pPr>
              <w:pStyle w:val="TAC"/>
              <w:rPr>
                <w:rFonts w:eastAsia="宋体"/>
                <w:color w:val="000000"/>
                <w:lang w:eastAsia="zh-CN"/>
              </w:rPr>
            </w:pPr>
            <w:r>
              <w:rPr>
                <w:color w:val="000000"/>
              </w:rPr>
              <w:t>n28</w:t>
            </w:r>
          </w:p>
        </w:tc>
        <w:tc>
          <w:tcPr>
            <w:tcW w:w="4081" w:type="dxa"/>
            <w:tcBorders>
              <w:top w:val="single" w:sz="4" w:space="0" w:color="auto"/>
              <w:left w:val="single" w:sz="4" w:space="0" w:color="auto"/>
              <w:bottom w:val="single" w:sz="4" w:space="0" w:color="auto"/>
              <w:right w:val="single" w:sz="4" w:space="0" w:color="auto"/>
            </w:tcBorders>
          </w:tcPr>
          <w:p w14:paraId="38A5A804" w14:textId="77777777" w:rsidR="002B1EE0" w:rsidRPr="009663F7" w:rsidRDefault="002B1EE0" w:rsidP="002B1EE0">
            <w:pPr>
              <w:keepNext/>
              <w:keepLines/>
              <w:spacing w:after="0"/>
              <w:jc w:val="center"/>
              <w:textAlignment w:val="bottom"/>
              <w:rPr>
                <w:rFonts w:ascii="Arial" w:hAnsi="Arial" w:cs="Arial"/>
                <w:color w:val="000000"/>
                <w:sz w:val="18"/>
                <w:szCs w:val="16"/>
              </w:rPr>
            </w:pPr>
            <w:r w:rsidRPr="00EE7C31">
              <w:rPr>
                <w:rFonts w:ascii="Arial" w:hAnsi="Arial" w:cs="Arial"/>
                <w:color w:val="000000"/>
                <w:sz w:val="18"/>
                <w:szCs w:val="16"/>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2B74D9" w14:textId="77777777" w:rsidR="002B1EE0" w:rsidRDefault="002B1EE0" w:rsidP="002B1EE0">
            <w:pPr>
              <w:pStyle w:val="TAC"/>
              <w:rPr>
                <w:szCs w:val="18"/>
                <w:lang w:val="en-US" w:eastAsia="zh-CN"/>
              </w:rPr>
            </w:pPr>
            <w:r>
              <w:rPr>
                <w:szCs w:val="18"/>
                <w:lang w:val="en-US" w:eastAsia="zh-CN"/>
              </w:rPr>
              <w:t>0</w:t>
            </w:r>
          </w:p>
        </w:tc>
      </w:tr>
      <w:tr w:rsidR="002B1EE0" w14:paraId="7E61F893" w14:textId="77777777" w:rsidTr="002B1EE0">
        <w:trPr>
          <w:trHeight w:val="187"/>
        </w:trPr>
        <w:tc>
          <w:tcPr>
            <w:tcW w:w="1983" w:type="dxa"/>
            <w:tcBorders>
              <w:top w:val="nil"/>
              <w:left w:val="single" w:sz="4" w:space="0" w:color="auto"/>
              <w:bottom w:val="nil"/>
              <w:right w:val="single" w:sz="4" w:space="0" w:color="auto"/>
            </w:tcBorders>
            <w:shd w:val="clear" w:color="auto" w:fill="auto"/>
            <w:vAlign w:val="center"/>
          </w:tcPr>
          <w:p w14:paraId="704C2729" w14:textId="77777777" w:rsidR="002B1EE0" w:rsidRDefault="002B1EE0" w:rsidP="002B1EE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4874AA1" w14:textId="77777777" w:rsidR="002B1EE0" w:rsidRDefault="002B1EE0" w:rsidP="002B1EE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46CA58" w14:textId="77777777" w:rsidR="002B1EE0" w:rsidRDefault="002B1EE0" w:rsidP="002B1EE0">
            <w:pPr>
              <w:pStyle w:val="TAC"/>
              <w:rPr>
                <w:rFonts w:eastAsia="宋体"/>
                <w:color w:val="000000"/>
                <w:lang w:eastAsia="zh-CN"/>
              </w:rPr>
            </w:pPr>
            <w:r>
              <w:rPr>
                <w:rFonts w:eastAsia="宋体"/>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tcPr>
          <w:p w14:paraId="47CD733A" w14:textId="77777777" w:rsidR="002B1EE0" w:rsidRPr="009663F7" w:rsidRDefault="002B1EE0" w:rsidP="002B1EE0">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2FCA4912" w14:textId="77777777" w:rsidR="002B1EE0" w:rsidRDefault="002B1EE0" w:rsidP="002B1EE0">
            <w:pPr>
              <w:pStyle w:val="TAC"/>
              <w:rPr>
                <w:szCs w:val="18"/>
                <w:lang w:val="en-US" w:eastAsia="zh-CN"/>
              </w:rPr>
            </w:pPr>
          </w:p>
        </w:tc>
      </w:tr>
      <w:tr w:rsidR="002B1EE0" w14:paraId="67B6EEF6" w14:textId="77777777" w:rsidTr="002B1E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8A12B8" w14:textId="77777777" w:rsidR="002B1EE0" w:rsidRDefault="002B1EE0" w:rsidP="002B1EE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FCE54D" w14:textId="77777777" w:rsidR="002B1EE0" w:rsidRDefault="002B1EE0" w:rsidP="002B1EE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F58741" w14:textId="77777777" w:rsidR="002B1EE0" w:rsidRDefault="002B1EE0" w:rsidP="002B1EE0">
            <w:pPr>
              <w:pStyle w:val="TAC"/>
              <w:rPr>
                <w:rFonts w:eastAsia="宋体"/>
                <w:color w:val="000000"/>
                <w:lang w:eastAsia="zh-CN"/>
              </w:rPr>
            </w:pPr>
            <w:r>
              <w:rPr>
                <w:rFonts w:eastAsia="宋体"/>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145278A5" w14:textId="77777777" w:rsidR="002B1EE0" w:rsidRPr="009663F7" w:rsidRDefault="002B1EE0" w:rsidP="002B1EE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D</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EB15FA" w14:textId="77777777" w:rsidR="002B1EE0" w:rsidRDefault="002B1EE0" w:rsidP="002B1EE0">
            <w:pPr>
              <w:pStyle w:val="TAC"/>
              <w:rPr>
                <w:szCs w:val="18"/>
                <w:lang w:val="en-US" w:eastAsia="zh-CN"/>
              </w:rPr>
            </w:pPr>
          </w:p>
        </w:tc>
      </w:tr>
      <w:tr w:rsidR="002B1EE0" w14:paraId="64037177" w14:textId="77777777" w:rsidTr="002B1E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FA36B8" w14:textId="77777777" w:rsidR="002B1EE0" w:rsidRDefault="002B1EE0" w:rsidP="002B1EE0">
            <w:pPr>
              <w:pStyle w:val="TAC"/>
              <w:rPr>
                <w:szCs w:val="18"/>
                <w:lang w:val="en-US" w:eastAsia="zh-CN"/>
              </w:rPr>
            </w:pPr>
            <w:r w:rsidRPr="0008015D">
              <w:rPr>
                <w:szCs w:val="18"/>
                <w:lang w:val="en-US" w:eastAsia="zh-CN"/>
              </w:rPr>
              <w:t>CA_</w:t>
            </w:r>
            <w:r>
              <w:rPr>
                <w:szCs w:val="18"/>
                <w:lang w:val="en-US" w:eastAsia="zh-CN"/>
              </w:rPr>
              <w:t>n28A</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E</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122B80" w14:textId="77777777" w:rsidR="002B1EE0" w:rsidRDefault="002B1EE0" w:rsidP="002B1EE0">
            <w:pPr>
              <w:pStyle w:val="TAC"/>
              <w:rPr>
                <w:szCs w:val="18"/>
                <w:lang w:val="en-US" w:eastAsia="zh-CN"/>
              </w:rPr>
            </w:pPr>
            <w:r w:rsidRPr="0008015D">
              <w:rPr>
                <w:szCs w:val="18"/>
                <w:lang w:val="en-US" w:eastAsia="zh-CN"/>
              </w:rPr>
              <w:t>CA_</w:t>
            </w:r>
            <w:r>
              <w:rPr>
                <w:szCs w:val="18"/>
                <w:lang w:val="en-US" w:eastAsia="zh-CN"/>
              </w:rPr>
              <w:t>n28A</w:t>
            </w:r>
            <w:r w:rsidRPr="0008015D">
              <w:rPr>
                <w:szCs w:val="18"/>
                <w:lang w:val="en-US" w:eastAsia="zh-CN"/>
              </w:rPr>
              <w:t>-</w:t>
            </w:r>
            <w:r>
              <w:rPr>
                <w:szCs w:val="18"/>
                <w:lang w:val="en-US" w:eastAsia="zh-CN"/>
              </w:rPr>
              <w:t>n78</w:t>
            </w:r>
            <w:r w:rsidRPr="0008015D">
              <w:rPr>
                <w:szCs w:val="18"/>
                <w:lang w:val="en-US" w:eastAsia="zh-CN"/>
              </w:rPr>
              <w:t>A</w:t>
            </w:r>
          </w:p>
          <w:p w14:paraId="6D1BB4AD" w14:textId="77777777" w:rsidR="002B1EE0" w:rsidRDefault="002B1EE0" w:rsidP="002B1EE0">
            <w:pPr>
              <w:pStyle w:val="TAC"/>
              <w:rPr>
                <w:szCs w:val="18"/>
                <w:lang w:val="en-US" w:eastAsia="zh-CN"/>
              </w:rPr>
            </w:pPr>
            <w:r w:rsidRPr="0008015D">
              <w:rPr>
                <w:szCs w:val="18"/>
                <w:lang w:val="en-US" w:eastAsia="zh-CN"/>
              </w:rPr>
              <w:t>CA_</w:t>
            </w:r>
            <w:r>
              <w:rPr>
                <w:szCs w:val="18"/>
                <w:lang w:val="en-US" w:eastAsia="zh-CN"/>
              </w:rPr>
              <w:t>n28A</w:t>
            </w:r>
            <w:r w:rsidRPr="0008015D">
              <w:rPr>
                <w:szCs w:val="18"/>
                <w:lang w:val="en-US" w:eastAsia="zh-CN"/>
              </w:rPr>
              <w:t>-n102A</w:t>
            </w:r>
          </w:p>
          <w:p w14:paraId="5AEF2F55" w14:textId="77777777" w:rsidR="002B1EE0" w:rsidRDefault="002B1EE0" w:rsidP="002B1EE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tc>
        <w:tc>
          <w:tcPr>
            <w:tcW w:w="730" w:type="dxa"/>
            <w:tcBorders>
              <w:top w:val="single" w:sz="4" w:space="0" w:color="auto"/>
              <w:left w:val="single" w:sz="4" w:space="0" w:color="auto"/>
              <w:bottom w:val="single" w:sz="4" w:space="0" w:color="auto"/>
              <w:right w:val="single" w:sz="4" w:space="0" w:color="auto"/>
            </w:tcBorders>
            <w:vAlign w:val="center"/>
          </w:tcPr>
          <w:p w14:paraId="24F7ABAB" w14:textId="77777777" w:rsidR="002B1EE0" w:rsidRDefault="002B1EE0" w:rsidP="002B1EE0">
            <w:pPr>
              <w:pStyle w:val="TAC"/>
              <w:rPr>
                <w:rFonts w:eastAsia="宋体"/>
                <w:color w:val="000000"/>
                <w:lang w:eastAsia="zh-CN"/>
              </w:rPr>
            </w:pPr>
            <w:r>
              <w:rPr>
                <w:color w:val="000000"/>
              </w:rPr>
              <w:t>n28</w:t>
            </w:r>
          </w:p>
        </w:tc>
        <w:tc>
          <w:tcPr>
            <w:tcW w:w="4081" w:type="dxa"/>
            <w:tcBorders>
              <w:top w:val="single" w:sz="4" w:space="0" w:color="auto"/>
              <w:left w:val="single" w:sz="4" w:space="0" w:color="auto"/>
              <w:bottom w:val="single" w:sz="4" w:space="0" w:color="auto"/>
              <w:right w:val="single" w:sz="4" w:space="0" w:color="auto"/>
            </w:tcBorders>
          </w:tcPr>
          <w:p w14:paraId="4C818627" w14:textId="77777777" w:rsidR="002B1EE0" w:rsidRPr="009663F7" w:rsidRDefault="002B1EE0" w:rsidP="002B1EE0">
            <w:pPr>
              <w:keepNext/>
              <w:keepLines/>
              <w:spacing w:after="0"/>
              <w:jc w:val="center"/>
              <w:textAlignment w:val="bottom"/>
              <w:rPr>
                <w:rFonts w:ascii="Arial" w:hAnsi="Arial" w:cs="Arial"/>
                <w:color w:val="000000"/>
                <w:sz w:val="18"/>
                <w:szCs w:val="16"/>
              </w:rPr>
            </w:pPr>
            <w:r w:rsidRPr="00EE7C31">
              <w:rPr>
                <w:rFonts w:ascii="Arial" w:hAnsi="Arial" w:cs="Arial"/>
                <w:color w:val="000000"/>
                <w:sz w:val="18"/>
                <w:szCs w:val="16"/>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046781" w14:textId="77777777" w:rsidR="002B1EE0" w:rsidRDefault="002B1EE0" w:rsidP="002B1EE0">
            <w:pPr>
              <w:pStyle w:val="TAC"/>
              <w:rPr>
                <w:szCs w:val="18"/>
                <w:lang w:val="en-US" w:eastAsia="zh-CN"/>
              </w:rPr>
            </w:pPr>
            <w:r>
              <w:rPr>
                <w:szCs w:val="18"/>
                <w:lang w:val="en-US" w:eastAsia="zh-CN"/>
              </w:rPr>
              <w:t>0</w:t>
            </w:r>
          </w:p>
        </w:tc>
      </w:tr>
      <w:tr w:rsidR="002B1EE0" w14:paraId="790C37E1" w14:textId="77777777" w:rsidTr="002B1EE0">
        <w:trPr>
          <w:trHeight w:val="187"/>
        </w:trPr>
        <w:tc>
          <w:tcPr>
            <w:tcW w:w="1983" w:type="dxa"/>
            <w:tcBorders>
              <w:top w:val="nil"/>
              <w:left w:val="single" w:sz="4" w:space="0" w:color="auto"/>
              <w:bottom w:val="nil"/>
              <w:right w:val="single" w:sz="4" w:space="0" w:color="auto"/>
            </w:tcBorders>
            <w:shd w:val="clear" w:color="auto" w:fill="auto"/>
            <w:vAlign w:val="center"/>
          </w:tcPr>
          <w:p w14:paraId="7324C582" w14:textId="77777777" w:rsidR="002B1EE0" w:rsidRDefault="002B1EE0" w:rsidP="002B1EE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4B9FFEA" w14:textId="77777777" w:rsidR="002B1EE0" w:rsidRDefault="002B1EE0" w:rsidP="002B1EE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9B9F3B" w14:textId="77777777" w:rsidR="002B1EE0" w:rsidRDefault="002B1EE0" w:rsidP="002B1EE0">
            <w:pPr>
              <w:pStyle w:val="TAC"/>
              <w:rPr>
                <w:rFonts w:eastAsia="宋体"/>
                <w:color w:val="000000"/>
                <w:lang w:eastAsia="zh-CN"/>
              </w:rPr>
            </w:pPr>
            <w:r>
              <w:rPr>
                <w:rFonts w:eastAsia="宋体"/>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tcPr>
          <w:p w14:paraId="43387180" w14:textId="77777777" w:rsidR="002B1EE0" w:rsidRPr="009663F7" w:rsidRDefault="002B1EE0" w:rsidP="002B1EE0">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676717E2" w14:textId="77777777" w:rsidR="002B1EE0" w:rsidRDefault="002B1EE0" w:rsidP="002B1EE0">
            <w:pPr>
              <w:pStyle w:val="TAC"/>
              <w:rPr>
                <w:szCs w:val="18"/>
                <w:lang w:val="en-US" w:eastAsia="zh-CN"/>
              </w:rPr>
            </w:pPr>
          </w:p>
        </w:tc>
      </w:tr>
      <w:tr w:rsidR="002B1EE0" w14:paraId="1ABD693B" w14:textId="77777777" w:rsidTr="002B1E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C89977" w14:textId="77777777" w:rsidR="002B1EE0" w:rsidRDefault="002B1EE0" w:rsidP="002B1EE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B44544" w14:textId="77777777" w:rsidR="002B1EE0" w:rsidRDefault="002B1EE0" w:rsidP="002B1EE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D23624" w14:textId="77777777" w:rsidR="002B1EE0" w:rsidRDefault="002B1EE0" w:rsidP="002B1EE0">
            <w:pPr>
              <w:pStyle w:val="TAC"/>
              <w:rPr>
                <w:rFonts w:eastAsia="宋体"/>
                <w:color w:val="000000"/>
                <w:lang w:eastAsia="zh-CN"/>
              </w:rPr>
            </w:pPr>
            <w:r>
              <w:rPr>
                <w:rFonts w:eastAsia="宋体"/>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6F73E768" w14:textId="77777777" w:rsidR="002B1EE0" w:rsidRPr="009663F7" w:rsidRDefault="002B1EE0" w:rsidP="002B1EE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E</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8162F0" w14:textId="77777777" w:rsidR="002B1EE0" w:rsidRDefault="002B1EE0" w:rsidP="002B1EE0">
            <w:pPr>
              <w:pStyle w:val="TAC"/>
              <w:rPr>
                <w:szCs w:val="18"/>
                <w:lang w:val="en-US" w:eastAsia="zh-CN"/>
              </w:rPr>
            </w:pPr>
          </w:p>
        </w:tc>
      </w:tr>
      <w:tr w:rsidR="002B1EE0" w14:paraId="1F98B396" w14:textId="77777777" w:rsidTr="002B1E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7AC051" w14:textId="77777777" w:rsidR="002B1EE0" w:rsidRDefault="002B1EE0" w:rsidP="002B1EE0">
            <w:pPr>
              <w:pStyle w:val="TAC"/>
              <w:rPr>
                <w:szCs w:val="18"/>
                <w:lang w:val="en-US" w:eastAsia="zh-CN"/>
              </w:rPr>
            </w:pPr>
            <w:r w:rsidRPr="0046242C">
              <w:rPr>
                <w:szCs w:val="18"/>
                <w:lang w:val="en-US" w:eastAsia="zh-CN"/>
              </w:rPr>
              <w:t>CA_</w:t>
            </w:r>
            <w:r>
              <w:rPr>
                <w:szCs w:val="18"/>
                <w:lang w:val="en-US" w:eastAsia="zh-CN"/>
              </w:rPr>
              <w:t>n28A</w:t>
            </w:r>
            <w:r w:rsidRPr="0046242C">
              <w:rPr>
                <w:szCs w:val="18"/>
                <w:lang w:val="en-US" w:eastAsia="zh-CN"/>
              </w:rPr>
              <w:t>-n78A-n102(2A)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30D2FE" w14:textId="77777777" w:rsidR="002B1EE0" w:rsidRDefault="002B1EE0" w:rsidP="002B1EE0">
            <w:pPr>
              <w:pStyle w:val="TAC"/>
              <w:rPr>
                <w:szCs w:val="18"/>
                <w:lang w:val="en-US" w:eastAsia="zh-CN"/>
              </w:rPr>
            </w:pPr>
            <w:r w:rsidRPr="0046242C">
              <w:rPr>
                <w:szCs w:val="18"/>
                <w:lang w:val="en-US" w:eastAsia="zh-CN"/>
              </w:rPr>
              <w:t>CA_</w:t>
            </w:r>
            <w:r>
              <w:rPr>
                <w:szCs w:val="18"/>
                <w:lang w:val="en-US" w:eastAsia="zh-CN"/>
              </w:rPr>
              <w:t>n28A</w:t>
            </w:r>
            <w:r w:rsidRPr="0046242C">
              <w:rPr>
                <w:szCs w:val="18"/>
                <w:lang w:val="en-US" w:eastAsia="zh-CN"/>
              </w:rPr>
              <w:t>-n78A</w:t>
            </w:r>
          </w:p>
          <w:p w14:paraId="131B45F3" w14:textId="77777777" w:rsidR="002B1EE0" w:rsidRDefault="002B1EE0" w:rsidP="002B1EE0">
            <w:pPr>
              <w:pStyle w:val="TAC"/>
              <w:rPr>
                <w:szCs w:val="18"/>
                <w:lang w:val="en-US" w:eastAsia="zh-CN"/>
              </w:rPr>
            </w:pPr>
            <w:r w:rsidRPr="0046242C">
              <w:rPr>
                <w:szCs w:val="18"/>
                <w:lang w:val="en-US" w:eastAsia="zh-CN"/>
              </w:rPr>
              <w:t>CA_</w:t>
            </w:r>
            <w:r>
              <w:rPr>
                <w:szCs w:val="18"/>
                <w:lang w:val="en-US" w:eastAsia="zh-CN"/>
              </w:rPr>
              <w:t>n28A</w:t>
            </w:r>
            <w:r w:rsidRPr="0046242C">
              <w:rPr>
                <w:szCs w:val="18"/>
                <w:lang w:val="en-US" w:eastAsia="zh-CN"/>
              </w:rPr>
              <w:t>-n102A</w:t>
            </w:r>
          </w:p>
          <w:p w14:paraId="18572F6E" w14:textId="77777777" w:rsidR="002B1EE0" w:rsidRDefault="002B1EE0" w:rsidP="002B1EE0">
            <w:pPr>
              <w:pStyle w:val="TAC"/>
              <w:rPr>
                <w:szCs w:val="18"/>
                <w:lang w:val="en-US" w:eastAsia="zh-CN"/>
              </w:rPr>
            </w:pPr>
            <w:r w:rsidRPr="0046242C">
              <w:rPr>
                <w:szCs w:val="18"/>
                <w:lang w:val="en-US" w:eastAsia="zh-CN"/>
              </w:rPr>
              <w:t>CA_n78A-n102A</w:t>
            </w:r>
          </w:p>
        </w:tc>
        <w:tc>
          <w:tcPr>
            <w:tcW w:w="730" w:type="dxa"/>
            <w:tcBorders>
              <w:top w:val="single" w:sz="4" w:space="0" w:color="auto"/>
              <w:left w:val="single" w:sz="4" w:space="0" w:color="auto"/>
              <w:bottom w:val="single" w:sz="4" w:space="0" w:color="auto"/>
              <w:right w:val="single" w:sz="4" w:space="0" w:color="auto"/>
            </w:tcBorders>
            <w:vAlign w:val="center"/>
          </w:tcPr>
          <w:p w14:paraId="63C3529F" w14:textId="77777777" w:rsidR="002B1EE0" w:rsidRDefault="002B1EE0" w:rsidP="002B1EE0">
            <w:pPr>
              <w:pStyle w:val="TAC"/>
              <w:rPr>
                <w:rFonts w:eastAsia="宋体"/>
                <w:color w:val="000000"/>
                <w:lang w:eastAsia="zh-CN"/>
              </w:rPr>
            </w:pPr>
            <w:r>
              <w:rPr>
                <w:color w:val="000000"/>
              </w:rPr>
              <w:t>n28</w:t>
            </w:r>
          </w:p>
        </w:tc>
        <w:tc>
          <w:tcPr>
            <w:tcW w:w="4081" w:type="dxa"/>
            <w:tcBorders>
              <w:top w:val="single" w:sz="4" w:space="0" w:color="auto"/>
              <w:left w:val="single" w:sz="4" w:space="0" w:color="auto"/>
              <w:bottom w:val="single" w:sz="4" w:space="0" w:color="auto"/>
              <w:right w:val="single" w:sz="4" w:space="0" w:color="auto"/>
            </w:tcBorders>
          </w:tcPr>
          <w:p w14:paraId="5745786D" w14:textId="77777777" w:rsidR="002B1EE0" w:rsidRPr="009663F7" w:rsidRDefault="002B1EE0" w:rsidP="002B1EE0">
            <w:pPr>
              <w:keepNext/>
              <w:keepLines/>
              <w:spacing w:after="0"/>
              <w:jc w:val="center"/>
              <w:textAlignment w:val="bottom"/>
              <w:rPr>
                <w:rFonts w:ascii="Arial" w:hAnsi="Arial" w:cs="Arial"/>
                <w:color w:val="000000"/>
                <w:sz w:val="18"/>
                <w:szCs w:val="16"/>
              </w:rPr>
            </w:pPr>
            <w:r w:rsidRPr="00EE7C31">
              <w:rPr>
                <w:rFonts w:ascii="Arial" w:hAnsi="Arial" w:cs="Arial"/>
                <w:color w:val="000000"/>
                <w:sz w:val="18"/>
                <w:szCs w:val="16"/>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29BF32" w14:textId="77777777" w:rsidR="002B1EE0" w:rsidRDefault="002B1EE0" w:rsidP="002B1EE0">
            <w:pPr>
              <w:pStyle w:val="TAC"/>
              <w:rPr>
                <w:szCs w:val="18"/>
                <w:lang w:val="en-US" w:eastAsia="zh-CN"/>
              </w:rPr>
            </w:pPr>
            <w:r>
              <w:rPr>
                <w:szCs w:val="18"/>
                <w:lang w:val="en-US" w:eastAsia="zh-CN"/>
              </w:rPr>
              <w:t>0</w:t>
            </w:r>
          </w:p>
        </w:tc>
      </w:tr>
      <w:tr w:rsidR="002B1EE0" w14:paraId="342CCC0E" w14:textId="77777777" w:rsidTr="002B1EE0">
        <w:trPr>
          <w:trHeight w:val="187"/>
        </w:trPr>
        <w:tc>
          <w:tcPr>
            <w:tcW w:w="1983" w:type="dxa"/>
            <w:tcBorders>
              <w:top w:val="nil"/>
              <w:left w:val="single" w:sz="4" w:space="0" w:color="auto"/>
              <w:bottom w:val="nil"/>
              <w:right w:val="single" w:sz="4" w:space="0" w:color="auto"/>
            </w:tcBorders>
            <w:shd w:val="clear" w:color="auto" w:fill="auto"/>
            <w:vAlign w:val="center"/>
          </w:tcPr>
          <w:p w14:paraId="402E53D7" w14:textId="77777777" w:rsidR="002B1EE0" w:rsidRDefault="002B1EE0" w:rsidP="002B1EE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C532A7C" w14:textId="77777777" w:rsidR="002B1EE0" w:rsidRDefault="002B1EE0" w:rsidP="002B1EE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91A68C" w14:textId="77777777" w:rsidR="002B1EE0" w:rsidRDefault="002B1EE0" w:rsidP="002B1EE0">
            <w:pPr>
              <w:pStyle w:val="TAC"/>
              <w:rPr>
                <w:rFonts w:eastAsia="宋体"/>
                <w:color w:val="000000"/>
                <w:lang w:eastAsia="zh-CN"/>
              </w:rPr>
            </w:pPr>
            <w:r w:rsidRPr="0046242C">
              <w:rPr>
                <w:rFonts w:eastAsia="宋体"/>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tcPr>
          <w:p w14:paraId="47AF17FC" w14:textId="77777777" w:rsidR="002B1EE0" w:rsidRPr="009663F7" w:rsidRDefault="002B1EE0" w:rsidP="002B1EE0">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2337F132" w14:textId="77777777" w:rsidR="002B1EE0" w:rsidRDefault="002B1EE0" w:rsidP="002B1EE0">
            <w:pPr>
              <w:pStyle w:val="TAC"/>
              <w:rPr>
                <w:szCs w:val="18"/>
                <w:lang w:val="en-US" w:eastAsia="zh-CN"/>
              </w:rPr>
            </w:pPr>
          </w:p>
        </w:tc>
      </w:tr>
      <w:tr w:rsidR="002B1EE0" w14:paraId="69D301A6" w14:textId="77777777" w:rsidTr="002B1E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9CF41A" w14:textId="77777777" w:rsidR="002B1EE0" w:rsidRDefault="002B1EE0" w:rsidP="002B1EE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4D5A11" w14:textId="77777777" w:rsidR="002B1EE0" w:rsidRDefault="002B1EE0" w:rsidP="002B1EE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852919" w14:textId="77777777" w:rsidR="002B1EE0" w:rsidRDefault="002B1EE0" w:rsidP="002B1EE0">
            <w:pPr>
              <w:pStyle w:val="TAC"/>
              <w:rPr>
                <w:rFonts w:eastAsia="宋体"/>
                <w:color w:val="000000"/>
                <w:lang w:eastAsia="zh-CN"/>
              </w:rPr>
            </w:pPr>
            <w:r>
              <w:rPr>
                <w:rFonts w:eastAsia="宋体"/>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628685A3" w14:textId="77777777" w:rsidR="002B1EE0" w:rsidRPr="009663F7" w:rsidRDefault="002B1EE0" w:rsidP="002B1EE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C1AB3C" w14:textId="77777777" w:rsidR="002B1EE0" w:rsidRDefault="002B1EE0" w:rsidP="002B1EE0">
            <w:pPr>
              <w:pStyle w:val="TAC"/>
              <w:rPr>
                <w:szCs w:val="18"/>
                <w:lang w:val="en-US" w:eastAsia="zh-CN"/>
              </w:rPr>
            </w:pPr>
          </w:p>
        </w:tc>
      </w:tr>
      <w:tr w:rsidR="002B1EE0" w14:paraId="74D45D37" w14:textId="77777777" w:rsidTr="002B1E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F329E0" w14:textId="77777777" w:rsidR="002B1EE0" w:rsidRPr="0046242C" w:rsidRDefault="002B1EE0" w:rsidP="002B1EE0">
            <w:pPr>
              <w:pStyle w:val="TAC"/>
              <w:rPr>
                <w:szCs w:val="18"/>
                <w:lang w:val="en-US" w:eastAsia="zh-CN"/>
              </w:rPr>
            </w:pPr>
            <w:r w:rsidRPr="0046242C">
              <w:rPr>
                <w:szCs w:val="18"/>
                <w:lang w:val="en-US" w:eastAsia="zh-CN"/>
              </w:rPr>
              <w:t>CA_</w:t>
            </w:r>
            <w:r>
              <w:rPr>
                <w:szCs w:val="18"/>
                <w:lang w:val="en-US" w:eastAsia="zh-CN"/>
              </w:rPr>
              <w:t>n28A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9A57C8" w14:textId="77777777" w:rsidR="002B1EE0" w:rsidRDefault="002B1EE0" w:rsidP="002B1EE0">
            <w:pPr>
              <w:pStyle w:val="TAC"/>
              <w:rPr>
                <w:szCs w:val="18"/>
                <w:lang w:val="en-US" w:eastAsia="zh-CN"/>
              </w:rPr>
            </w:pPr>
            <w:r w:rsidRPr="0008015D">
              <w:rPr>
                <w:szCs w:val="18"/>
                <w:lang w:val="en-US" w:eastAsia="zh-CN"/>
              </w:rPr>
              <w:t>CA_</w:t>
            </w:r>
            <w:r>
              <w:rPr>
                <w:szCs w:val="18"/>
                <w:lang w:val="en-US" w:eastAsia="zh-CN"/>
              </w:rPr>
              <w:t>n28A</w:t>
            </w:r>
            <w:r w:rsidRPr="0008015D">
              <w:rPr>
                <w:szCs w:val="18"/>
                <w:lang w:val="en-US" w:eastAsia="zh-CN"/>
              </w:rPr>
              <w:t>-</w:t>
            </w:r>
            <w:r>
              <w:rPr>
                <w:szCs w:val="18"/>
                <w:lang w:val="en-US" w:eastAsia="zh-CN"/>
              </w:rPr>
              <w:t>n78</w:t>
            </w:r>
            <w:r w:rsidRPr="0008015D">
              <w:rPr>
                <w:szCs w:val="18"/>
                <w:lang w:val="en-US" w:eastAsia="zh-CN"/>
              </w:rPr>
              <w:t>A</w:t>
            </w:r>
          </w:p>
          <w:p w14:paraId="09267298" w14:textId="77777777" w:rsidR="002B1EE0" w:rsidRDefault="002B1EE0" w:rsidP="002B1EE0">
            <w:pPr>
              <w:pStyle w:val="TAC"/>
              <w:rPr>
                <w:szCs w:val="18"/>
                <w:lang w:val="en-US" w:eastAsia="zh-CN"/>
              </w:rPr>
            </w:pPr>
            <w:r w:rsidRPr="0008015D">
              <w:rPr>
                <w:szCs w:val="18"/>
                <w:lang w:val="en-US" w:eastAsia="zh-CN"/>
              </w:rPr>
              <w:t>CA_</w:t>
            </w:r>
            <w:r>
              <w:rPr>
                <w:szCs w:val="18"/>
                <w:lang w:val="en-US" w:eastAsia="zh-CN"/>
              </w:rPr>
              <w:t>n28A</w:t>
            </w:r>
            <w:r w:rsidRPr="0008015D">
              <w:rPr>
                <w:szCs w:val="18"/>
                <w:lang w:val="en-US" w:eastAsia="zh-CN"/>
              </w:rPr>
              <w:t>-n102A</w:t>
            </w:r>
          </w:p>
          <w:p w14:paraId="2306EA04" w14:textId="77777777" w:rsidR="002B1EE0" w:rsidRPr="0046242C" w:rsidRDefault="002B1EE0" w:rsidP="002B1EE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tc>
        <w:tc>
          <w:tcPr>
            <w:tcW w:w="730" w:type="dxa"/>
            <w:tcBorders>
              <w:top w:val="single" w:sz="4" w:space="0" w:color="auto"/>
              <w:left w:val="single" w:sz="4" w:space="0" w:color="auto"/>
              <w:bottom w:val="single" w:sz="4" w:space="0" w:color="auto"/>
              <w:right w:val="single" w:sz="4" w:space="0" w:color="auto"/>
            </w:tcBorders>
            <w:vAlign w:val="center"/>
          </w:tcPr>
          <w:p w14:paraId="5B4C6927" w14:textId="77777777" w:rsidR="002B1EE0" w:rsidRPr="0046242C" w:rsidRDefault="002B1EE0" w:rsidP="002B1EE0">
            <w:pPr>
              <w:pStyle w:val="TAC"/>
              <w:rPr>
                <w:rFonts w:eastAsia="宋体"/>
                <w:color w:val="000000"/>
                <w:lang w:eastAsia="zh-CN"/>
              </w:rPr>
            </w:pPr>
            <w:r>
              <w:rPr>
                <w:color w:val="000000"/>
              </w:rPr>
              <w:t>n28</w:t>
            </w:r>
          </w:p>
        </w:tc>
        <w:tc>
          <w:tcPr>
            <w:tcW w:w="4081" w:type="dxa"/>
            <w:tcBorders>
              <w:top w:val="single" w:sz="4" w:space="0" w:color="auto"/>
              <w:left w:val="single" w:sz="4" w:space="0" w:color="auto"/>
              <w:bottom w:val="single" w:sz="4" w:space="0" w:color="auto"/>
              <w:right w:val="single" w:sz="4" w:space="0" w:color="auto"/>
            </w:tcBorders>
          </w:tcPr>
          <w:p w14:paraId="1D6AE4DF" w14:textId="77777777" w:rsidR="002B1EE0" w:rsidRPr="0046242C" w:rsidRDefault="002B1EE0" w:rsidP="002B1EE0">
            <w:pPr>
              <w:keepNext/>
              <w:keepLines/>
              <w:spacing w:after="0"/>
              <w:jc w:val="center"/>
              <w:textAlignment w:val="bottom"/>
              <w:rPr>
                <w:rFonts w:ascii="Arial" w:hAnsi="Arial" w:cs="Arial"/>
                <w:color w:val="000000"/>
                <w:sz w:val="18"/>
                <w:szCs w:val="16"/>
              </w:rPr>
            </w:pPr>
            <w:r w:rsidRPr="00EE7C31">
              <w:rPr>
                <w:rFonts w:ascii="Arial" w:hAnsi="Arial" w:cs="Arial"/>
                <w:color w:val="000000"/>
                <w:sz w:val="18"/>
                <w:szCs w:val="16"/>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DB017A" w14:textId="77777777" w:rsidR="002B1EE0" w:rsidRDefault="002B1EE0" w:rsidP="002B1EE0">
            <w:pPr>
              <w:pStyle w:val="TAC"/>
              <w:rPr>
                <w:szCs w:val="18"/>
                <w:lang w:val="en-US" w:eastAsia="zh-CN"/>
              </w:rPr>
            </w:pPr>
            <w:r>
              <w:rPr>
                <w:rFonts w:hint="eastAsia"/>
                <w:szCs w:val="18"/>
                <w:lang w:val="en-US" w:eastAsia="zh-CN"/>
              </w:rPr>
              <w:t>0</w:t>
            </w:r>
          </w:p>
        </w:tc>
      </w:tr>
      <w:tr w:rsidR="002B1EE0" w14:paraId="331A94A7" w14:textId="77777777" w:rsidTr="002B1EE0">
        <w:trPr>
          <w:trHeight w:val="187"/>
        </w:trPr>
        <w:tc>
          <w:tcPr>
            <w:tcW w:w="1983" w:type="dxa"/>
            <w:tcBorders>
              <w:top w:val="nil"/>
              <w:left w:val="single" w:sz="4" w:space="0" w:color="auto"/>
              <w:bottom w:val="nil"/>
              <w:right w:val="single" w:sz="4" w:space="0" w:color="auto"/>
            </w:tcBorders>
            <w:shd w:val="clear" w:color="auto" w:fill="auto"/>
            <w:vAlign w:val="center"/>
          </w:tcPr>
          <w:p w14:paraId="1208F427" w14:textId="77777777" w:rsidR="002B1EE0" w:rsidRDefault="002B1EE0" w:rsidP="002B1EE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C8B48AB" w14:textId="77777777" w:rsidR="002B1EE0" w:rsidRDefault="002B1EE0" w:rsidP="002B1EE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6FB36C" w14:textId="77777777" w:rsidR="002B1EE0" w:rsidRPr="0046242C" w:rsidRDefault="002B1EE0" w:rsidP="002B1EE0">
            <w:pPr>
              <w:pStyle w:val="TAC"/>
              <w:rPr>
                <w:rFonts w:eastAsia="宋体"/>
                <w:color w:val="000000"/>
                <w:lang w:eastAsia="zh-CN"/>
              </w:rPr>
            </w:pPr>
            <w:r w:rsidRPr="0046242C">
              <w:rPr>
                <w:rFonts w:eastAsia="宋体"/>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0642EDE9" w14:textId="77777777" w:rsidR="002B1EE0" w:rsidRPr="0046242C" w:rsidRDefault="002B1EE0" w:rsidP="002B1EE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360" w:type="dxa"/>
            <w:tcBorders>
              <w:top w:val="nil"/>
              <w:left w:val="single" w:sz="4" w:space="0" w:color="auto"/>
              <w:bottom w:val="nil"/>
              <w:right w:val="single" w:sz="4" w:space="0" w:color="auto"/>
            </w:tcBorders>
            <w:shd w:val="clear" w:color="auto" w:fill="auto"/>
            <w:vAlign w:val="center"/>
          </w:tcPr>
          <w:p w14:paraId="50ADB58C" w14:textId="77777777" w:rsidR="002B1EE0" w:rsidRDefault="002B1EE0" w:rsidP="002B1EE0">
            <w:pPr>
              <w:pStyle w:val="TAC"/>
              <w:rPr>
                <w:szCs w:val="18"/>
                <w:lang w:val="en-US" w:eastAsia="zh-CN"/>
              </w:rPr>
            </w:pPr>
          </w:p>
        </w:tc>
      </w:tr>
      <w:tr w:rsidR="002B1EE0" w14:paraId="71E99490" w14:textId="77777777" w:rsidTr="002B1E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C58783" w14:textId="77777777" w:rsidR="002B1EE0" w:rsidRDefault="002B1EE0" w:rsidP="002B1EE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EC72F3" w14:textId="77777777" w:rsidR="002B1EE0" w:rsidRDefault="002B1EE0" w:rsidP="002B1EE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029D42" w14:textId="77777777" w:rsidR="002B1EE0" w:rsidRPr="0046242C" w:rsidRDefault="002B1EE0" w:rsidP="002B1EE0">
            <w:pPr>
              <w:pStyle w:val="TAC"/>
              <w:rPr>
                <w:rFonts w:eastAsia="宋体"/>
                <w:color w:val="000000"/>
                <w:lang w:eastAsia="zh-CN"/>
              </w:rPr>
            </w:pPr>
            <w:r>
              <w:rPr>
                <w:rFonts w:eastAsia="宋体"/>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0657C3AC" w14:textId="77777777" w:rsidR="002B1EE0" w:rsidRPr="0046242C" w:rsidRDefault="002B1EE0" w:rsidP="002B1EE0">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FA5707" w14:textId="77777777" w:rsidR="002B1EE0" w:rsidRDefault="002B1EE0" w:rsidP="002B1EE0">
            <w:pPr>
              <w:pStyle w:val="TAC"/>
              <w:rPr>
                <w:szCs w:val="18"/>
                <w:lang w:val="en-US" w:eastAsia="zh-CN"/>
              </w:rPr>
            </w:pPr>
          </w:p>
        </w:tc>
      </w:tr>
      <w:tr w:rsidR="002B1EE0" w14:paraId="16785C96" w14:textId="77777777" w:rsidTr="002B1E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F53D3E" w14:textId="77777777" w:rsidR="002B1EE0" w:rsidRDefault="002B1EE0" w:rsidP="002B1EE0">
            <w:pPr>
              <w:pStyle w:val="TAC"/>
              <w:rPr>
                <w:szCs w:val="18"/>
                <w:lang w:val="en-US" w:eastAsia="zh-CN"/>
              </w:rPr>
            </w:pPr>
            <w:r w:rsidRPr="0046242C">
              <w:rPr>
                <w:szCs w:val="18"/>
                <w:lang w:val="en-US" w:eastAsia="zh-CN"/>
              </w:rPr>
              <w:t>CA_</w:t>
            </w:r>
            <w:r>
              <w:rPr>
                <w:szCs w:val="18"/>
                <w:lang w:val="en-US" w:eastAsia="zh-CN"/>
              </w:rPr>
              <w:t>n28A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3B40C6" w14:textId="77777777" w:rsidR="002B1EE0" w:rsidRDefault="002B1EE0" w:rsidP="002B1EE0">
            <w:pPr>
              <w:pStyle w:val="TAC"/>
              <w:rPr>
                <w:szCs w:val="18"/>
                <w:lang w:val="en-US" w:eastAsia="zh-CN"/>
              </w:rPr>
            </w:pPr>
            <w:r w:rsidRPr="0008015D">
              <w:rPr>
                <w:szCs w:val="18"/>
                <w:lang w:val="en-US" w:eastAsia="zh-CN"/>
              </w:rPr>
              <w:t>CA_</w:t>
            </w:r>
            <w:r>
              <w:rPr>
                <w:szCs w:val="18"/>
                <w:lang w:val="en-US" w:eastAsia="zh-CN"/>
              </w:rPr>
              <w:t>n28A</w:t>
            </w:r>
            <w:r w:rsidRPr="0008015D">
              <w:rPr>
                <w:szCs w:val="18"/>
                <w:lang w:val="en-US" w:eastAsia="zh-CN"/>
              </w:rPr>
              <w:t>-</w:t>
            </w:r>
            <w:r>
              <w:rPr>
                <w:szCs w:val="18"/>
                <w:lang w:val="en-US" w:eastAsia="zh-CN"/>
              </w:rPr>
              <w:t>n78</w:t>
            </w:r>
            <w:r w:rsidRPr="0008015D">
              <w:rPr>
                <w:szCs w:val="18"/>
                <w:lang w:val="en-US" w:eastAsia="zh-CN"/>
              </w:rPr>
              <w:t>A</w:t>
            </w:r>
          </w:p>
          <w:p w14:paraId="7330D02E" w14:textId="77777777" w:rsidR="002B1EE0" w:rsidRDefault="002B1EE0" w:rsidP="002B1EE0">
            <w:pPr>
              <w:pStyle w:val="TAC"/>
              <w:rPr>
                <w:szCs w:val="18"/>
                <w:lang w:val="en-US" w:eastAsia="zh-CN"/>
              </w:rPr>
            </w:pPr>
            <w:r w:rsidRPr="0008015D">
              <w:rPr>
                <w:szCs w:val="18"/>
                <w:lang w:val="en-US" w:eastAsia="zh-CN"/>
              </w:rPr>
              <w:t>CA_</w:t>
            </w:r>
            <w:r>
              <w:rPr>
                <w:szCs w:val="18"/>
                <w:lang w:val="en-US" w:eastAsia="zh-CN"/>
              </w:rPr>
              <w:t>n28A</w:t>
            </w:r>
            <w:r w:rsidRPr="0008015D">
              <w:rPr>
                <w:szCs w:val="18"/>
                <w:lang w:val="en-US" w:eastAsia="zh-CN"/>
              </w:rPr>
              <w:t>-n102A</w:t>
            </w:r>
          </w:p>
          <w:p w14:paraId="32AF7643" w14:textId="77777777" w:rsidR="002B1EE0" w:rsidRDefault="002B1EE0" w:rsidP="002B1EE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tc>
        <w:tc>
          <w:tcPr>
            <w:tcW w:w="730" w:type="dxa"/>
            <w:tcBorders>
              <w:top w:val="single" w:sz="4" w:space="0" w:color="auto"/>
              <w:left w:val="single" w:sz="4" w:space="0" w:color="auto"/>
              <w:bottom w:val="single" w:sz="4" w:space="0" w:color="auto"/>
              <w:right w:val="single" w:sz="4" w:space="0" w:color="auto"/>
            </w:tcBorders>
            <w:vAlign w:val="center"/>
          </w:tcPr>
          <w:p w14:paraId="1058C46E" w14:textId="77777777" w:rsidR="002B1EE0" w:rsidRDefault="002B1EE0" w:rsidP="002B1EE0">
            <w:pPr>
              <w:pStyle w:val="TAC"/>
              <w:rPr>
                <w:rFonts w:eastAsia="宋体"/>
                <w:color w:val="000000"/>
                <w:lang w:eastAsia="zh-CN"/>
              </w:rPr>
            </w:pPr>
            <w:r>
              <w:rPr>
                <w:color w:val="000000"/>
              </w:rPr>
              <w:t>n28</w:t>
            </w:r>
          </w:p>
        </w:tc>
        <w:tc>
          <w:tcPr>
            <w:tcW w:w="4081" w:type="dxa"/>
            <w:tcBorders>
              <w:top w:val="single" w:sz="4" w:space="0" w:color="auto"/>
              <w:left w:val="single" w:sz="4" w:space="0" w:color="auto"/>
              <w:bottom w:val="single" w:sz="4" w:space="0" w:color="auto"/>
              <w:right w:val="single" w:sz="4" w:space="0" w:color="auto"/>
            </w:tcBorders>
          </w:tcPr>
          <w:p w14:paraId="38746C81" w14:textId="77777777" w:rsidR="002B1EE0" w:rsidRPr="009663F7" w:rsidRDefault="002B1EE0" w:rsidP="002B1EE0">
            <w:pPr>
              <w:keepNext/>
              <w:keepLines/>
              <w:spacing w:after="0"/>
              <w:jc w:val="center"/>
              <w:textAlignment w:val="bottom"/>
              <w:rPr>
                <w:rFonts w:ascii="Arial" w:hAnsi="Arial" w:cs="Arial"/>
                <w:color w:val="000000"/>
                <w:sz w:val="18"/>
                <w:szCs w:val="16"/>
              </w:rPr>
            </w:pPr>
            <w:r w:rsidRPr="00EE7C31">
              <w:rPr>
                <w:rFonts w:ascii="Arial" w:hAnsi="Arial" w:cs="Arial"/>
                <w:color w:val="000000"/>
                <w:sz w:val="18"/>
                <w:szCs w:val="16"/>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7361B5" w14:textId="77777777" w:rsidR="002B1EE0" w:rsidRDefault="002B1EE0" w:rsidP="002B1EE0">
            <w:pPr>
              <w:pStyle w:val="TAC"/>
              <w:rPr>
                <w:szCs w:val="18"/>
                <w:lang w:val="en-US" w:eastAsia="zh-CN"/>
              </w:rPr>
            </w:pPr>
            <w:r>
              <w:rPr>
                <w:szCs w:val="18"/>
                <w:lang w:val="en-US" w:eastAsia="zh-CN"/>
              </w:rPr>
              <w:t>0</w:t>
            </w:r>
          </w:p>
        </w:tc>
      </w:tr>
      <w:tr w:rsidR="002B1EE0" w14:paraId="48FC6B66" w14:textId="77777777" w:rsidTr="002B1EE0">
        <w:trPr>
          <w:trHeight w:val="187"/>
        </w:trPr>
        <w:tc>
          <w:tcPr>
            <w:tcW w:w="1983" w:type="dxa"/>
            <w:tcBorders>
              <w:top w:val="nil"/>
              <w:left w:val="single" w:sz="4" w:space="0" w:color="auto"/>
              <w:bottom w:val="nil"/>
              <w:right w:val="single" w:sz="4" w:space="0" w:color="auto"/>
            </w:tcBorders>
            <w:shd w:val="clear" w:color="auto" w:fill="auto"/>
            <w:vAlign w:val="center"/>
          </w:tcPr>
          <w:p w14:paraId="22849553" w14:textId="77777777" w:rsidR="002B1EE0" w:rsidRDefault="002B1EE0" w:rsidP="002B1EE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36158C8" w14:textId="77777777" w:rsidR="002B1EE0" w:rsidRDefault="002B1EE0" w:rsidP="002B1EE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97E35F" w14:textId="77777777" w:rsidR="002B1EE0" w:rsidRDefault="002B1EE0" w:rsidP="002B1EE0">
            <w:pPr>
              <w:pStyle w:val="TAC"/>
              <w:rPr>
                <w:rFonts w:eastAsia="宋体"/>
                <w:color w:val="000000"/>
                <w:lang w:eastAsia="zh-CN"/>
              </w:rPr>
            </w:pPr>
            <w:r w:rsidRPr="0046242C">
              <w:rPr>
                <w:rFonts w:eastAsia="宋体"/>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55FA90DF" w14:textId="77777777" w:rsidR="002B1EE0" w:rsidRPr="009663F7" w:rsidRDefault="002B1EE0" w:rsidP="002B1EE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360" w:type="dxa"/>
            <w:tcBorders>
              <w:top w:val="nil"/>
              <w:left w:val="single" w:sz="4" w:space="0" w:color="auto"/>
              <w:bottom w:val="nil"/>
              <w:right w:val="single" w:sz="4" w:space="0" w:color="auto"/>
            </w:tcBorders>
            <w:shd w:val="clear" w:color="auto" w:fill="auto"/>
            <w:vAlign w:val="center"/>
          </w:tcPr>
          <w:p w14:paraId="0894A14B" w14:textId="77777777" w:rsidR="002B1EE0" w:rsidRDefault="002B1EE0" w:rsidP="002B1EE0">
            <w:pPr>
              <w:pStyle w:val="TAC"/>
              <w:rPr>
                <w:szCs w:val="18"/>
                <w:lang w:val="en-US" w:eastAsia="zh-CN"/>
              </w:rPr>
            </w:pPr>
          </w:p>
        </w:tc>
      </w:tr>
      <w:tr w:rsidR="002B1EE0" w14:paraId="6B39CA86" w14:textId="77777777" w:rsidTr="002B1E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B107E4" w14:textId="77777777" w:rsidR="002B1EE0" w:rsidRDefault="002B1EE0" w:rsidP="002B1EE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887585" w14:textId="77777777" w:rsidR="002B1EE0" w:rsidRDefault="002B1EE0" w:rsidP="002B1EE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1131EE" w14:textId="77777777" w:rsidR="002B1EE0" w:rsidRDefault="002B1EE0" w:rsidP="002B1EE0">
            <w:pPr>
              <w:pStyle w:val="TAC"/>
              <w:rPr>
                <w:rFonts w:eastAsia="宋体"/>
                <w:color w:val="000000"/>
                <w:lang w:eastAsia="zh-CN"/>
              </w:rPr>
            </w:pPr>
            <w:r>
              <w:rPr>
                <w:rFonts w:eastAsia="宋体"/>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64B53D4B" w14:textId="77777777" w:rsidR="002B1EE0" w:rsidRPr="009663F7" w:rsidRDefault="002B1EE0" w:rsidP="002B1EE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B</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FD4B2D" w14:textId="77777777" w:rsidR="002B1EE0" w:rsidRDefault="002B1EE0" w:rsidP="002B1EE0">
            <w:pPr>
              <w:pStyle w:val="TAC"/>
              <w:rPr>
                <w:szCs w:val="18"/>
                <w:lang w:val="en-US" w:eastAsia="zh-CN"/>
              </w:rPr>
            </w:pPr>
          </w:p>
        </w:tc>
      </w:tr>
      <w:tr w:rsidR="002B1EE0" w14:paraId="0CF979DE" w14:textId="77777777" w:rsidTr="002B1E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1B53F8" w14:textId="77777777" w:rsidR="002B1EE0" w:rsidRPr="0046242C" w:rsidRDefault="002B1EE0" w:rsidP="002B1EE0">
            <w:pPr>
              <w:pStyle w:val="TAC"/>
              <w:rPr>
                <w:szCs w:val="18"/>
                <w:lang w:val="en-US" w:eastAsia="zh-CN"/>
              </w:rPr>
            </w:pPr>
            <w:r w:rsidRPr="0046242C">
              <w:rPr>
                <w:szCs w:val="18"/>
                <w:lang w:val="en-US" w:eastAsia="zh-CN"/>
              </w:rPr>
              <w:t>CA_</w:t>
            </w:r>
            <w:r>
              <w:rPr>
                <w:szCs w:val="18"/>
                <w:lang w:val="en-US" w:eastAsia="zh-CN"/>
              </w:rPr>
              <w:t>n28A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710A1D" w14:textId="77777777" w:rsidR="002B1EE0" w:rsidRDefault="002B1EE0" w:rsidP="002B1EE0">
            <w:pPr>
              <w:pStyle w:val="TAC"/>
              <w:rPr>
                <w:szCs w:val="18"/>
                <w:lang w:val="en-US" w:eastAsia="zh-CN"/>
              </w:rPr>
            </w:pPr>
            <w:r w:rsidRPr="0008015D">
              <w:rPr>
                <w:szCs w:val="18"/>
                <w:lang w:val="en-US" w:eastAsia="zh-CN"/>
              </w:rPr>
              <w:t>CA_</w:t>
            </w:r>
            <w:r>
              <w:rPr>
                <w:szCs w:val="18"/>
                <w:lang w:val="en-US" w:eastAsia="zh-CN"/>
              </w:rPr>
              <w:t>n28A</w:t>
            </w:r>
            <w:r w:rsidRPr="0008015D">
              <w:rPr>
                <w:szCs w:val="18"/>
                <w:lang w:val="en-US" w:eastAsia="zh-CN"/>
              </w:rPr>
              <w:t>-</w:t>
            </w:r>
            <w:r>
              <w:rPr>
                <w:szCs w:val="18"/>
                <w:lang w:val="en-US" w:eastAsia="zh-CN"/>
              </w:rPr>
              <w:t>n78</w:t>
            </w:r>
            <w:r w:rsidRPr="0008015D">
              <w:rPr>
                <w:szCs w:val="18"/>
                <w:lang w:val="en-US" w:eastAsia="zh-CN"/>
              </w:rPr>
              <w:t>A</w:t>
            </w:r>
          </w:p>
          <w:p w14:paraId="0D9DDD25" w14:textId="77777777" w:rsidR="002B1EE0" w:rsidRDefault="002B1EE0" w:rsidP="002B1EE0">
            <w:pPr>
              <w:pStyle w:val="TAC"/>
              <w:rPr>
                <w:szCs w:val="18"/>
                <w:lang w:val="en-US" w:eastAsia="zh-CN"/>
              </w:rPr>
            </w:pPr>
            <w:r w:rsidRPr="0008015D">
              <w:rPr>
                <w:szCs w:val="18"/>
                <w:lang w:val="en-US" w:eastAsia="zh-CN"/>
              </w:rPr>
              <w:t>CA_</w:t>
            </w:r>
            <w:r>
              <w:rPr>
                <w:szCs w:val="18"/>
                <w:lang w:val="en-US" w:eastAsia="zh-CN"/>
              </w:rPr>
              <w:t>n28A</w:t>
            </w:r>
            <w:r w:rsidRPr="0008015D">
              <w:rPr>
                <w:szCs w:val="18"/>
                <w:lang w:val="en-US" w:eastAsia="zh-CN"/>
              </w:rPr>
              <w:t>-n102A</w:t>
            </w:r>
          </w:p>
          <w:p w14:paraId="7C39896A" w14:textId="77777777" w:rsidR="002B1EE0" w:rsidRDefault="002B1EE0" w:rsidP="002B1EE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tc>
        <w:tc>
          <w:tcPr>
            <w:tcW w:w="730" w:type="dxa"/>
            <w:tcBorders>
              <w:top w:val="single" w:sz="4" w:space="0" w:color="auto"/>
              <w:left w:val="single" w:sz="4" w:space="0" w:color="auto"/>
              <w:bottom w:val="single" w:sz="4" w:space="0" w:color="auto"/>
              <w:right w:val="single" w:sz="4" w:space="0" w:color="auto"/>
            </w:tcBorders>
            <w:vAlign w:val="center"/>
          </w:tcPr>
          <w:p w14:paraId="46599175" w14:textId="77777777" w:rsidR="002B1EE0" w:rsidRDefault="002B1EE0" w:rsidP="002B1EE0">
            <w:pPr>
              <w:pStyle w:val="TAC"/>
              <w:rPr>
                <w:rFonts w:eastAsia="宋体"/>
                <w:color w:val="000000"/>
                <w:lang w:eastAsia="zh-CN"/>
              </w:rPr>
            </w:pPr>
            <w:r>
              <w:rPr>
                <w:color w:val="000000"/>
              </w:rPr>
              <w:t>n28</w:t>
            </w:r>
          </w:p>
        </w:tc>
        <w:tc>
          <w:tcPr>
            <w:tcW w:w="4081" w:type="dxa"/>
            <w:tcBorders>
              <w:top w:val="single" w:sz="4" w:space="0" w:color="auto"/>
              <w:left w:val="single" w:sz="4" w:space="0" w:color="auto"/>
              <w:bottom w:val="single" w:sz="4" w:space="0" w:color="auto"/>
              <w:right w:val="single" w:sz="4" w:space="0" w:color="auto"/>
            </w:tcBorders>
          </w:tcPr>
          <w:p w14:paraId="752E0959" w14:textId="77777777" w:rsidR="002B1EE0" w:rsidRPr="009663F7" w:rsidRDefault="002B1EE0" w:rsidP="002B1EE0">
            <w:pPr>
              <w:keepNext/>
              <w:keepLines/>
              <w:spacing w:after="0"/>
              <w:jc w:val="center"/>
              <w:textAlignment w:val="bottom"/>
              <w:rPr>
                <w:rFonts w:ascii="Arial" w:hAnsi="Arial" w:cs="Arial"/>
                <w:color w:val="000000"/>
                <w:sz w:val="18"/>
                <w:szCs w:val="16"/>
              </w:rPr>
            </w:pPr>
            <w:r w:rsidRPr="00EE7C31">
              <w:rPr>
                <w:rFonts w:ascii="Arial" w:hAnsi="Arial" w:cs="Arial"/>
                <w:color w:val="000000"/>
                <w:sz w:val="18"/>
                <w:szCs w:val="16"/>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297EFE" w14:textId="77777777" w:rsidR="002B1EE0" w:rsidRDefault="002B1EE0" w:rsidP="002B1EE0">
            <w:pPr>
              <w:pStyle w:val="TAC"/>
              <w:rPr>
                <w:szCs w:val="18"/>
                <w:lang w:val="en-US" w:eastAsia="zh-CN"/>
              </w:rPr>
            </w:pPr>
            <w:r>
              <w:rPr>
                <w:szCs w:val="18"/>
                <w:lang w:val="en-US" w:eastAsia="zh-CN"/>
              </w:rPr>
              <w:t>0</w:t>
            </w:r>
          </w:p>
        </w:tc>
      </w:tr>
      <w:tr w:rsidR="002B1EE0" w14:paraId="62C6526D" w14:textId="77777777" w:rsidTr="002B1EE0">
        <w:trPr>
          <w:trHeight w:val="187"/>
        </w:trPr>
        <w:tc>
          <w:tcPr>
            <w:tcW w:w="1983" w:type="dxa"/>
            <w:tcBorders>
              <w:top w:val="nil"/>
              <w:left w:val="single" w:sz="4" w:space="0" w:color="auto"/>
              <w:bottom w:val="nil"/>
              <w:right w:val="single" w:sz="4" w:space="0" w:color="auto"/>
            </w:tcBorders>
            <w:shd w:val="clear" w:color="auto" w:fill="auto"/>
            <w:vAlign w:val="center"/>
          </w:tcPr>
          <w:p w14:paraId="59C4F7D7" w14:textId="77777777" w:rsidR="002B1EE0" w:rsidRPr="0046242C" w:rsidRDefault="002B1EE0" w:rsidP="002B1EE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464DACB" w14:textId="77777777" w:rsidR="002B1EE0" w:rsidRDefault="002B1EE0" w:rsidP="002B1EE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2A9DA6" w14:textId="77777777" w:rsidR="002B1EE0" w:rsidRDefault="002B1EE0" w:rsidP="002B1EE0">
            <w:pPr>
              <w:pStyle w:val="TAC"/>
              <w:rPr>
                <w:rFonts w:eastAsia="宋体"/>
                <w:color w:val="000000"/>
                <w:lang w:eastAsia="zh-CN"/>
              </w:rPr>
            </w:pPr>
            <w:r>
              <w:rPr>
                <w:rFonts w:eastAsia="宋体"/>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69EEC58A" w14:textId="77777777" w:rsidR="002B1EE0" w:rsidRPr="009663F7" w:rsidRDefault="002B1EE0" w:rsidP="002B1EE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360" w:type="dxa"/>
            <w:tcBorders>
              <w:top w:val="nil"/>
              <w:left w:val="single" w:sz="4" w:space="0" w:color="auto"/>
              <w:bottom w:val="nil"/>
              <w:right w:val="single" w:sz="4" w:space="0" w:color="auto"/>
            </w:tcBorders>
            <w:shd w:val="clear" w:color="auto" w:fill="auto"/>
            <w:vAlign w:val="center"/>
          </w:tcPr>
          <w:p w14:paraId="081D2FFB" w14:textId="77777777" w:rsidR="002B1EE0" w:rsidRDefault="002B1EE0" w:rsidP="002B1EE0">
            <w:pPr>
              <w:pStyle w:val="TAC"/>
              <w:rPr>
                <w:szCs w:val="18"/>
                <w:lang w:val="en-US" w:eastAsia="zh-CN"/>
              </w:rPr>
            </w:pPr>
          </w:p>
        </w:tc>
      </w:tr>
      <w:tr w:rsidR="002B1EE0" w14:paraId="51E72A51" w14:textId="77777777" w:rsidTr="002B1E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54F9CF" w14:textId="77777777" w:rsidR="002B1EE0" w:rsidRPr="0046242C" w:rsidRDefault="002B1EE0" w:rsidP="002B1EE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006EB6" w14:textId="77777777" w:rsidR="002B1EE0" w:rsidRDefault="002B1EE0" w:rsidP="002B1EE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A42757" w14:textId="77777777" w:rsidR="002B1EE0" w:rsidRDefault="002B1EE0" w:rsidP="002B1EE0">
            <w:pPr>
              <w:pStyle w:val="TAC"/>
              <w:rPr>
                <w:rFonts w:eastAsia="宋体"/>
                <w:color w:val="000000"/>
                <w:lang w:eastAsia="zh-CN"/>
              </w:rPr>
            </w:pPr>
            <w:r>
              <w:rPr>
                <w:rFonts w:eastAsia="宋体"/>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43860BBF" w14:textId="77777777" w:rsidR="002B1EE0" w:rsidRPr="009663F7" w:rsidRDefault="002B1EE0" w:rsidP="002B1EE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7D81BF" w14:textId="77777777" w:rsidR="002B1EE0" w:rsidRDefault="002B1EE0" w:rsidP="002B1EE0">
            <w:pPr>
              <w:pStyle w:val="TAC"/>
              <w:rPr>
                <w:szCs w:val="18"/>
                <w:lang w:val="en-US" w:eastAsia="zh-CN"/>
              </w:rPr>
            </w:pPr>
          </w:p>
        </w:tc>
      </w:tr>
      <w:tr w:rsidR="002B1EE0" w14:paraId="6A0E981C" w14:textId="77777777" w:rsidTr="002B1E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4F4C87" w14:textId="77777777" w:rsidR="002B1EE0" w:rsidRDefault="002B1EE0" w:rsidP="002B1EE0">
            <w:pPr>
              <w:pStyle w:val="TAC"/>
              <w:rPr>
                <w:szCs w:val="18"/>
                <w:lang w:val="en-US" w:eastAsia="zh-CN"/>
              </w:rPr>
            </w:pPr>
            <w:r w:rsidRPr="0008015D">
              <w:rPr>
                <w:szCs w:val="18"/>
                <w:lang w:val="en-US" w:eastAsia="zh-CN"/>
              </w:rPr>
              <w:t>CA_</w:t>
            </w:r>
            <w:r>
              <w:rPr>
                <w:szCs w:val="18"/>
                <w:lang w:val="en-US" w:eastAsia="zh-CN"/>
              </w:rPr>
              <w:t>n28A</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D</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37AE7B" w14:textId="77777777" w:rsidR="002B1EE0" w:rsidRDefault="002B1EE0" w:rsidP="002B1EE0">
            <w:pPr>
              <w:pStyle w:val="TAC"/>
              <w:rPr>
                <w:szCs w:val="18"/>
                <w:lang w:val="en-US" w:eastAsia="zh-CN"/>
              </w:rPr>
            </w:pPr>
            <w:r w:rsidRPr="0008015D">
              <w:rPr>
                <w:szCs w:val="18"/>
                <w:lang w:val="en-US" w:eastAsia="zh-CN"/>
              </w:rPr>
              <w:t>CA_</w:t>
            </w:r>
            <w:r>
              <w:rPr>
                <w:szCs w:val="18"/>
                <w:lang w:val="en-US" w:eastAsia="zh-CN"/>
              </w:rPr>
              <w:t>n28A</w:t>
            </w:r>
            <w:r w:rsidRPr="0008015D">
              <w:rPr>
                <w:szCs w:val="18"/>
                <w:lang w:val="en-US" w:eastAsia="zh-CN"/>
              </w:rPr>
              <w:t>-</w:t>
            </w:r>
            <w:r>
              <w:rPr>
                <w:szCs w:val="18"/>
                <w:lang w:val="en-US" w:eastAsia="zh-CN"/>
              </w:rPr>
              <w:t>n78</w:t>
            </w:r>
            <w:r w:rsidRPr="0008015D">
              <w:rPr>
                <w:szCs w:val="18"/>
                <w:lang w:val="en-US" w:eastAsia="zh-CN"/>
              </w:rPr>
              <w:t>A</w:t>
            </w:r>
          </w:p>
          <w:p w14:paraId="682DA3E9" w14:textId="77777777" w:rsidR="002B1EE0" w:rsidRDefault="002B1EE0" w:rsidP="002B1EE0">
            <w:pPr>
              <w:pStyle w:val="TAC"/>
              <w:rPr>
                <w:szCs w:val="18"/>
                <w:lang w:val="en-US" w:eastAsia="zh-CN"/>
              </w:rPr>
            </w:pPr>
            <w:r w:rsidRPr="0008015D">
              <w:rPr>
                <w:szCs w:val="18"/>
                <w:lang w:val="en-US" w:eastAsia="zh-CN"/>
              </w:rPr>
              <w:t>CA_</w:t>
            </w:r>
            <w:r>
              <w:rPr>
                <w:szCs w:val="18"/>
                <w:lang w:val="en-US" w:eastAsia="zh-CN"/>
              </w:rPr>
              <w:t>n28A</w:t>
            </w:r>
            <w:r w:rsidRPr="0008015D">
              <w:rPr>
                <w:szCs w:val="18"/>
                <w:lang w:val="en-US" w:eastAsia="zh-CN"/>
              </w:rPr>
              <w:t>-n102A</w:t>
            </w:r>
          </w:p>
          <w:p w14:paraId="39F60BF8" w14:textId="77777777" w:rsidR="002B1EE0" w:rsidRDefault="002B1EE0" w:rsidP="002B1EE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tc>
        <w:tc>
          <w:tcPr>
            <w:tcW w:w="730" w:type="dxa"/>
            <w:tcBorders>
              <w:top w:val="single" w:sz="4" w:space="0" w:color="auto"/>
              <w:left w:val="single" w:sz="4" w:space="0" w:color="auto"/>
              <w:bottom w:val="single" w:sz="4" w:space="0" w:color="auto"/>
              <w:right w:val="single" w:sz="4" w:space="0" w:color="auto"/>
            </w:tcBorders>
            <w:vAlign w:val="center"/>
          </w:tcPr>
          <w:p w14:paraId="2F35F945" w14:textId="77777777" w:rsidR="002B1EE0" w:rsidRDefault="002B1EE0" w:rsidP="002B1EE0">
            <w:pPr>
              <w:pStyle w:val="TAC"/>
              <w:rPr>
                <w:rFonts w:eastAsia="宋体"/>
                <w:color w:val="000000"/>
                <w:lang w:eastAsia="zh-CN"/>
              </w:rPr>
            </w:pPr>
            <w:r>
              <w:rPr>
                <w:color w:val="000000"/>
              </w:rPr>
              <w:t>n28</w:t>
            </w:r>
          </w:p>
        </w:tc>
        <w:tc>
          <w:tcPr>
            <w:tcW w:w="4081" w:type="dxa"/>
            <w:tcBorders>
              <w:top w:val="single" w:sz="4" w:space="0" w:color="auto"/>
              <w:left w:val="single" w:sz="4" w:space="0" w:color="auto"/>
              <w:bottom w:val="single" w:sz="4" w:space="0" w:color="auto"/>
              <w:right w:val="single" w:sz="4" w:space="0" w:color="auto"/>
            </w:tcBorders>
          </w:tcPr>
          <w:p w14:paraId="44A88D2E" w14:textId="77777777" w:rsidR="002B1EE0" w:rsidRPr="009663F7" w:rsidRDefault="002B1EE0" w:rsidP="002B1EE0">
            <w:pPr>
              <w:keepNext/>
              <w:keepLines/>
              <w:spacing w:after="0"/>
              <w:jc w:val="center"/>
              <w:textAlignment w:val="bottom"/>
              <w:rPr>
                <w:rFonts w:ascii="Arial" w:hAnsi="Arial" w:cs="Arial"/>
                <w:color w:val="000000"/>
                <w:sz w:val="18"/>
                <w:szCs w:val="16"/>
              </w:rPr>
            </w:pPr>
            <w:r w:rsidRPr="00EE7C31">
              <w:rPr>
                <w:rFonts w:ascii="Arial" w:hAnsi="Arial" w:cs="Arial"/>
                <w:color w:val="000000"/>
                <w:sz w:val="18"/>
                <w:szCs w:val="16"/>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3CF1A2" w14:textId="77777777" w:rsidR="002B1EE0" w:rsidRDefault="002B1EE0" w:rsidP="002B1EE0">
            <w:pPr>
              <w:pStyle w:val="TAC"/>
              <w:rPr>
                <w:szCs w:val="18"/>
                <w:lang w:val="en-US" w:eastAsia="zh-CN"/>
              </w:rPr>
            </w:pPr>
            <w:r>
              <w:rPr>
                <w:szCs w:val="18"/>
                <w:lang w:val="en-US" w:eastAsia="zh-CN"/>
              </w:rPr>
              <w:t>0</w:t>
            </w:r>
          </w:p>
        </w:tc>
      </w:tr>
      <w:tr w:rsidR="002B1EE0" w14:paraId="45FEA20C" w14:textId="77777777" w:rsidTr="002B1EE0">
        <w:trPr>
          <w:trHeight w:val="187"/>
        </w:trPr>
        <w:tc>
          <w:tcPr>
            <w:tcW w:w="1983" w:type="dxa"/>
            <w:tcBorders>
              <w:top w:val="nil"/>
              <w:left w:val="single" w:sz="4" w:space="0" w:color="auto"/>
              <w:bottom w:val="nil"/>
              <w:right w:val="single" w:sz="4" w:space="0" w:color="auto"/>
            </w:tcBorders>
            <w:shd w:val="clear" w:color="auto" w:fill="auto"/>
            <w:vAlign w:val="center"/>
          </w:tcPr>
          <w:p w14:paraId="4CEE5638" w14:textId="77777777" w:rsidR="002B1EE0" w:rsidRDefault="002B1EE0" w:rsidP="002B1EE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E6E7955" w14:textId="77777777" w:rsidR="002B1EE0" w:rsidRDefault="002B1EE0" w:rsidP="002B1EE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31ADAA" w14:textId="77777777" w:rsidR="002B1EE0" w:rsidRDefault="002B1EE0" w:rsidP="002B1EE0">
            <w:pPr>
              <w:pStyle w:val="TAC"/>
              <w:rPr>
                <w:rFonts w:eastAsia="宋体"/>
                <w:color w:val="000000"/>
                <w:lang w:eastAsia="zh-CN"/>
              </w:rPr>
            </w:pPr>
            <w:r>
              <w:rPr>
                <w:rFonts w:eastAsia="宋体"/>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4FE008EE" w14:textId="77777777" w:rsidR="002B1EE0" w:rsidRPr="009663F7" w:rsidRDefault="002B1EE0" w:rsidP="002B1EE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360" w:type="dxa"/>
            <w:tcBorders>
              <w:top w:val="nil"/>
              <w:left w:val="single" w:sz="4" w:space="0" w:color="auto"/>
              <w:bottom w:val="nil"/>
              <w:right w:val="single" w:sz="4" w:space="0" w:color="auto"/>
            </w:tcBorders>
            <w:shd w:val="clear" w:color="auto" w:fill="auto"/>
            <w:vAlign w:val="center"/>
          </w:tcPr>
          <w:p w14:paraId="60C378D0" w14:textId="77777777" w:rsidR="002B1EE0" w:rsidRDefault="002B1EE0" w:rsidP="002B1EE0">
            <w:pPr>
              <w:pStyle w:val="TAC"/>
              <w:rPr>
                <w:szCs w:val="18"/>
                <w:lang w:val="en-US" w:eastAsia="zh-CN"/>
              </w:rPr>
            </w:pPr>
          </w:p>
        </w:tc>
      </w:tr>
      <w:tr w:rsidR="002B1EE0" w14:paraId="67AD5488" w14:textId="77777777" w:rsidTr="002B1E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9B8212" w14:textId="77777777" w:rsidR="002B1EE0" w:rsidRDefault="002B1EE0" w:rsidP="002B1EE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D9D2F7" w14:textId="77777777" w:rsidR="002B1EE0" w:rsidRDefault="002B1EE0" w:rsidP="002B1EE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7F332E" w14:textId="77777777" w:rsidR="002B1EE0" w:rsidRDefault="002B1EE0" w:rsidP="002B1EE0">
            <w:pPr>
              <w:pStyle w:val="TAC"/>
              <w:rPr>
                <w:rFonts w:eastAsia="宋体"/>
                <w:color w:val="000000"/>
                <w:lang w:eastAsia="zh-CN"/>
              </w:rPr>
            </w:pPr>
            <w:r>
              <w:rPr>
                <w:rFonts w:eastAsia="宋体"/>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59DB69D0" w14:textId="77777777" w:rsidR="002B1EE0" w:rsidRPr="009663F7" w:rsidRDefault="002B1EE0" w:rsidP="002B1EE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D</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774560" w14:textId="77777777" w:rsidR="002B1EE0" w:rsidRDefault="002B1EE0" w:rsidP="002B1EE0">
            <w:pPr>
              <w:pStyle w:val="TAC"/>
              <w:rPr>
                <w:szCs w:val="18"/>
                <w:lang w:val="en-US" w:eastAsia="zh-CN"/>
              </w:rPr>
            </w:pPr>
          </w:p>
        </w:tc>
      </w:tr>
      <w:tr w:rsidR="002B1EE0" w14:paraId="38E0937C" w14:textId="77777777" w:rsidTr="002B1E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90CB61" w14:textId="77777777" w:rsidR="002B1EE0" w:rsidRDefault="002B1EE0" w:rsidP="002B1EE0">
            <w:pPr>
              <w:pStyle w:val="TAC"/>
              <w:rPr>
                <w:szCs w:val="18"/>
                <w:lang w:val="en-US" w:eastAsia="zh-CN"/>
              </w:rPr>
            </w:pPr>
            <w:r w:rsidRPr="0008015D">
              <w:rPr>
                <w:szCs w:val="18"/>
                <w:lang w:val="en-US" w:eastAsia="zh-CN"/>
              </w:rPr>
              <w:t>CA_</w:t>
            </w:r>
            <w:r>
              <w:rPr>
                <w:szCs w:val="18"/>
                <w:lang w:val="en-US" w:eastAsia="zh-CN"/>
              </w:rPr>
              <w:t>n28A</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E</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D7509B" w14:textId="77777777" w:rsidR="002B1EE0" w:rsidRDefault="002B1EE0" w:rsidP="002B1EE0">
            <w:pPr>
              <w:pStyle w:val="TAC"/>
              <w:rPr>
                <w:szCs w:val="18"/>
                <w:lang w:val="en-US" w:eastAsia="zh-CN"/>
              </w:rPr>
            </w:pPr>
            <w:r w:rsidRPr="0008015D">
              <w:rPr>
                <w:szCs w:val="18"/>
                <w:lang w:val="en-US" w:eastAsia="zh-CN"/>
              </w:rPr>
              <w:t>CA_</w:t>
            </w:r>
            <w:r>
              <w:rPr>
                <w:szCs w:val="18"/>
                <w:lang w:val="en-US" w:eastAsia="zh-CN"/>
              </w:rPr>
              <w:t>n28A</w:t>
            </w:r>
            <w:r w:rsidRPr="0008015D">
              <w:rPr>
                <w:szCs w:val="18"/>
                <w:lang w:val="en-US" w:eastAsia="zh-CN"/>
              </w:rPr>
              <w:t>-</w:t>
            </w:r>
            <w:r>
              <w:rPr>
                <w:szCs w:val="18"/>
                <w:lang w:val="en-US" w:eastAsia="zh-CN"/>
              </w:rPr>
              <w:t>n78</w:t>
            </w:r>
            <w:r w:rsidRPr="0008015D">
              <w:rPr>
                <w:szCs w:val="18"/>
                <w:lang w:val="en-US" w:eastAsia="zh-CN"/>
              </w:rPr>
              <w:t>A</w:t>
            </w:r>
          </w:p>
          <w:p w14:paraId="0F3C3AA1" w14:textId="77777777" w:rsidR="002B1EE0" w:rsidRDefault="002B1EE0" w:rsidP="002B1EE0">
            <w:pPr>
              <w:pStyle w:val="TAC"/>
              <w:rPr>
                <w:szCs w:val="18"/>
                <w:lang w:val="en-US" w:eastAsia="zh-CN"/>
              </w:rPr>
            </w:pPr>
            <w:r w:rsidRPr="0008015D">
              <w:rPr>
                <w:szCs w:val="18"/>
                <w:lang w:val="en-US" w:eastAsia="zh-CN"/>
              </w:rPr>
              <w:t>CA_</w:t>
            </w:r>
            <w:r>
              <w:rPr>
                <w:szCs w:val="18"/>
                <w:lang w:val="en-US" w:eastAsia="zh-CN"/>
              </w:rPr>
              <w:t>n28A</w:t>
            </w:r>
            <w:r w:rsidRPr="0008015D">
              <w:rPr>
                <w:szCs w:val="18"/>
                <w:lang w:val="en-US" w:eastAsia="zh-CN"/>
              </w:rPr>
              <w:t>-n102A</w:t>
            </w:r>
          </w:p>
          <w:p w14:paraId="14A1F0C2" w14:textId="77777777" w:rsidR="002B1EE0" w:rsidRDefault="002B1EE0" w:rsidP="002B1EE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tc>
        <w:tc>
          <w:tcPr>
            <w:tcW w:w="730" w:type="dxa"/>
            <w:tcBorders>
              <w:top w:val="single" w:sz="4" w:space="0" w:color="auto"/>
              <w:left w:val="single" w:sz="4" w:space="0" w:color="auto"/>
              <w:bottom w:val="single" w:sz="4" w:space="0" w:color="auto"/>
              <w:right w:val="single" w:sz="4" w:space="0" w:color="auto"/>
            </w:tcBorders>
            <w:vAlign w:val="center"/>
          </w:tcPr>
          <w:p w14:paraId="239DF3C8" w14:textId="77777777" w:rsidR="002B1EE0" w:rsidRDefault="002B1EE0" w:rsidP="002B1EE0">
            <w:pPr>
              <w:pStyle w:val="TAC"/>
              <w:rPr>
                <w:rFonts w:eastAsia="宋体"/>
                <w:color w:val="000000"/>
                <w:lang w:eastAsia="zh-CN"/>
              </w:rPr>
            </w:pPr>
            <w:r>
              <w:rPr>
                <w:color w:val="000000"/>
              </w:rPr>
              <w:t>n28</w:t>
            </w:r>
          </w:p>
        </w:tc>
        <w:tc>
          <w:tcPr>
            <w:tcW w:w="4081" w:type="dxa"/>
            <w:tcBorders>
              <w:top w:val="single" w:sz="4" w:space="0" w:color="auto"/>
              <w:left w:val="single" w:sz="4" w:space="0" w:color="auto"/>
              <w:bottom w:val="single" w:sz="4" w:space="0" w:color="auto"/>
              <w:right w:val="single" w:sz="4" w:space="0" w:color="auto"/>
            </w:tcBorders>
          </w:tcPr>
          <w:p w14:paraId="7D9E070F" w14:textId="77777777" w:rsidR="002B1EE0" w:rsidRPr="009663F7" w:rsidRDefault="002B1EE0" w:rsidP="002B1EE0">
            <w:pPr>
              <w:keepNext/>
              <w:keepLines/>
              <w:spacing w:after="0"/>
              <w:jc w:val="center"/>
              <w:textAlignment w:val="bottom"/>
              <w:rPr>
                <w:rFonts w:ascii="Arial" w:hAnsi="Arial" w:cs="Arial"/>
                <w:color w:val="000000"/>
                <w:sz w:val="18"/>
                <w:szCs w:val="16"/>
              </w:rPr>
            </w:pPr>
            <w:r w:rsidRPr="00EE7C31">
              <w:rPr>
                <w:rFonts w:ascii="Arial" w:hAnsi="Arial" w:cs="Arial"/>
                <w:color w:val="000000"/>
                <w:sz w:val="18"/>
                <w:szCs w:val="16"/>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81CEA0" w14:textId="77777777" w:rsidR="002B1EE0" w:rsidRDefault="002B1EE0" w:rsidP="002B1EE0">
            <w:pPr>
              <w:pStyle w:val="TAC"/>
              <w:rPr>
                <w:szCs w:val="18"/>
                <w:lang w:val="en-US" w:eastAsia="zh-CN"/>
              </w:rPr>
            </w:pPr>
            <w:r>
              <w:rPr>
                <w:szCs w:val="18"/>
                <w:lang w:val="en-US" w:eastAsia="zh-CN"/>
              </w:rPr>
              <w:t>0</w:t>
            </w:r>
          </w:p>
        </w:tc>
      </w:tr>
      <w:tr w:rsidR="002B1EE0" w14:paraId="28DE2308" w14:textId="77777777" w:rsidTr="002B1EE0">
        <w:trPr>
          <w:trHeight w:val="187"/>
        </w:trPr>
        <w:tc>
          <w:tcPr>
            <w:tcW w:w="1983" w:type="dxa"/>
            <w:tcBorders>
              <w:top w:val="nil"/>
              <w:left w:val="single" w:sz="4" w:space="0" w:color="auto"/>
              <w:bottom w:val="nil"/>
              <w:right w:val="single" w:sz="4" w:space="0" w:color="auto"/>
            </w:tcBorders>
            <w:shd w:val="clear" w:color="auto" w:fill="auto"/>
            <w:vAlign w:val="center"/>
          </w:tcPr>
          <w:p w14:paraId="1A86E134" w14:textId="77777777" w:rsidR="002B1EE0" w:rsidRDefault="002B1EE0" w:rsidP="002B1EE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37A439C" w14:textId="77777777" w:rsidR="002B1EE0" w:rsidRDefault="002B1EE0" w:rsidP="002B1EE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808898" w14:textId="77777777" w:rsidR="002B1EE0" w:rsidRDefault="002B1EE0" w:rsidP="002B1EE0">
            <w:pPr>
              <w:pStyle w:val="TAC"/>
              <w:rPr>
                <w:rFonts w:eastAsia="宋体"/>
                <w:color w:val="000000"/>
                <w:lang w:eastAsia="zh-CN"/>
              </w:rPr>
            </w:pPr>
            <w:r>
              <w:rPr>
                <w:rFonts w:eastAsia="宋体"/>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12050FA8" w14:textId="77777777" w:rsidR="002B1EE0" w:rsidRPr="009663F7" w:rsidRDefault="002B1EE0" w:rsidP="002B1EE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360" w:type="dxa"/>
            <w:tcBorders>
              <w:top w:val="nil"/>
              <w:left w:val="single" w:sz="4" w:space="0" w:color="auto"/>
              <w:bottom w:val="nil"/>
              <w:right w:val="single" w:sz="4" w:space="0" w:color="auto"/>
            </w:tcBorders>
            <w:shd w:val="clear" w:color="auto" w:fill="auto"/>
            <w:vAlign w:val="center"/>
          </w:tcPr>
          <w:p w14:paraId="67364ABD" w14:textId="77777777" w:rsidR="002B1EE0" w:rsidRDefault="002B1EE0" w:rsidP="002B1EE0">
            <w:pPr>
              <w:pStyle w:val="TAC"/>
              <w:rPr>
                <w:szCs w:val="18"/>
                <w:lang w:val="en-US" w:eastAsia="zh-CN"/>
              </w:rPr>
            </w:pPr>
          </w:p>
        </w:tc>
      </w:tr>
      <w:tr w:rsidR="002B1EE0" w14:paraId="5D4C6D58" w14:textId="77777777" w:rsidTr="002B1E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F2B2BC" w14:textId="77777777" w:rsidR="002B1EE0" w:rsidRDefault="002B1EE0" w:rsidP="002B1EE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BFC56B" w14:textId="77777777" w:rsidR="002B1EE0" w:rsidRDefault="002B1EE0" w:rsidP="002B1EE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055BBC" w14:textId="77777777" w:rsidR="002B1EE0" w:rsidRDefault="002B1EE0" w:rsidP="002B1EE0">
            <w:pPr>
              <w:pStyle w:val="TAC"/>
              <w:rPr>
                <w:rFonts w:eastAsia="宋体"/>
                <w:color w:val="000000"/>
                <w:lang w:eastAsia="zh-CN"/>
              </w:rPr>
            </w:pPr>
            <w:r>
              <w:rPr>
                <w:rFonts w:eastAsia="宋体"/>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7D9D082B" w14:textId="77777777" w:rsidR="002B1EE0" w:rsidRPr="009663F7" w:rsidRDefault="002B1EE0" w:rsidP="002B1EE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E</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4F67C3" w14:textId="77777777" w:rsidR="002B1EE0" w:rsidRDefault="002B1EE0" w:rsidP="002B1EE0">
            <w:pPr>
              <w:pStyle w:val="TAC"/>
              <w:rPr>
                <w:szCs w:val="18"/>
                <w:lang w:val="en-US" w:eastAsia="zh-CN"/>
              </w:rPr>
            </w:pPr>
          </w:p>
        </w:tc>
      </w:tr>
      <w:tr w:rsidR="002B1EE0" w14:paraId="2992EEEE" w14:textId="77777777" w:rsidTr="002B1E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0BAA13" w14:textId="77777777" w:rsidR="002B1EE0" w:rsidRDefault="002B1EE0" w:rsidP="002B1EE0">
            <w:pPr>
              <w:pStyle w:val="TAC"/>
              <w:rPr>
                <w:szCs w:val="18"/>
                <w:lang w:val="en-US" w:eastAsia="zh-CN"/>
              </w:rPr>
            </w:pPr>
            <w:r w:rsidRPr="0046242C">
              <w:rPr>
                <w:szCs w:val="18"/>
                <w:lang w:val="en-US" w:eastAsia="zh-CN"/>
              </w:rPr>
              <w:t>CA_</w:t>
            </w:r>
            <w:r>
              <w:rPr>
                <w:szCs w:val="18"/>
                <w:lang w:val="en-US" w:eastAsia="zh-CN"/>
              </w:rPr>
              <w:t>n28A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888453" w14:textId="77777777" w:rsidR="002B1EE0" w:rsidRDefault="002B1EE0" w:rsidP="002B1EE0">
            <w:pPr>
              <w:pStyle w:val="TAC"/>
              <w:rPr>
                <w:szCs w:val="18"/>
                <w:lang w:val="en-US" w:eastAsia="zh-CN"/>
              </w:rPr>
            </w:pPr>
            <w:r w:rsidRPr="0008015D">
              <w:rPr>
                <w:szCs w:val="18"/>
                <w:lang w:val="en-US" w:eastAsia="zh-CN"/>
              </w:rPr>
              <w:t>CA_</w:t>
            </w:r>
            <w:r>
              <w:rPr>
                <w:szCs w:val="18"/>
                <w:lang w:val="en-US" w:eastAsia="zh-CN"/>
              </w:rPr>
              <w:t>n28A</w:t>
            </w:r>
            <w:r w:rsidRPr="0008015D">
              <w:rPr>
                <w:szCs w:val="18"/>
                <w:lang w:val="en-US" w:eastAsia="zh-CN"/>
              </w:rPr>
              <w:t>-</w:t>
            </w:r>
            <w:r>
              <w:rPr>
                <w:szCs w:val="18"/>
                <w:lang w:val="en-US" w:eastAsia="zh-CN"/>
              </w:rPr>
              <w:t>n78</w:t>
            </w:r>
            <w:r w:rsidRPr="0008015D">
              <w:rPr>
                <w:szCs w:val="18"/>
                <w:lang w:val="en-US" w:eastAsia="zh-CN"/>
              </w:rPr>
              <w:t>A</w:t>
            </w:r>
          </w:p>
          <w:p w14:paraId="5A4953CB" w14:textId="77777777" w:rsidR="002B1EE0" w:rsidRDefault="002B1EE0" w:rsidP="002B1EE0">
            <w:pPr>
              <w:pStyle w:val="TAC"/>
              <w:rPr>
                <w:szCs w:val="18"/>
                <w:lang w:val="en-US" w:eastAsia="zh-CN"/>
              </w:rPr>
            </w:pPr>
            <w:r w:rsidRPr="0008015D">
              <w:rPr>
                <w:szCs w:val="18"/>
                <w:lang w:val="en-US" w:eastAsia="zh-CN"/>
              </w:rPr>
              <w:t>CA_</w:t>
            </w:r>
            <w:r>
              <w:rPr>
                <w:szCs w:val="18"/>
                <w:lang w:val="en-US" w:eastAsia="zh-CN"/>
              </w:rPr>
              <w:t>n28A</w:t>
            </w:r>
            <w:r w:rsidRPr="0008015D">
              <w:rPr>
                <w:szCs w:val="18"/>
                <w:lang w:val="en-US" w:eastAsia="zh-CN"/>
              </w:rPr>
              <w:t>-n102A</w:t>
            </w:r>
          </w:p>
          <w:p w14:paraId="4A208550" w14:textId="77777777" w:rsidR="002B1EE0" w:rsidRDefault="002B1EE0" w:rsidP="002B1EE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tc>
        <w:tc>
          <w:tcPr>
            <w:tcW w:w="730" w:type="dxa"/>
            <w:tcBorders>
              <w:top w:val="single" w:sz="4" w:space="0" w:color="auto"/>
              <w:left w:val="single" w:sz="4" w:space="0" w:color="auto"/>
              <w:bottom w:val="single" w:sz="4" w:space="0" w:color="auto"/>
              <w:right w:val="single" w:sz="4" w:space="0" w:color="auto"/>
            </w:tcBorders>
            <w:vAlign w:val="center"/>
          </w:tcPr>
          <w:p w14:paraId="5CA71D7C" w14:textId="77777777" w:rsidR="002B1EE0" w:rsidRDefault="002B1EE0" w:rsidP="002B1EE0">
            <w:pPr>
              <w:pStyle w:val="TAC"/>
              <w:rPr>
                <w:rFonts w:eastAsia="宋体"/>
                <w:color w:val="000000"/>
                <w:lang w:eastAsia="zh-CN"/>
              </w:rPr>
            </w:pPr>
            <w:r>
              <w:rPr>
                <w:color w:val="000000"/>
              </w:rPr>
              <w:t>n28</w:t>
            </w:r>
          </w:p>
        </w:tc>
        <w:tc>
          <w:tcPr>
            <w:tcW w:w="4081" w:type="dxa"/>
            <w:tcBorders>
              <w:top w:val="single" w:sz="4" w:space="0" w:color="auto"/>
              <w:left w:val="single" w:sz="4" w:space="0" w:color="auto"/>
              <w:bottom w:val="single" w:sz="4" w:space="0" w:color="auto"/>
              <w:right w:val="single" w:sz="4" w:space="0" w:color="auto"/>
            </w:tcBorders>
          </w:tcPr>
          <w:p w14:paraId="12230C92" w14:textId="77777777" w:rsidR="002B1EE0" w:rsidRPr="009663F7" w:rsidRDefault="002B1EE0" w:rsidP="002B1EE0">
            <w:pPr>
              <w:keepNext/>
              <w:keepLines/>
              <w:spacing w:after="0"/>
              <w:jc w:val="center"/>
              <w:textAlignment w:val="bottom"/>
              <w:rPr>
                <w:rFonts w:ascii="Arial" w:hAnsi="Arial" w:cs="Arial"/>
                <w:color w:val="000000"/>
                <w:sz w:val="18"/>
                <w:szCs w:val="16"/>
              </w:rPr>
            </w:pPr>
            <w:r w:rsidRPr="00EE7C31">
              <w:rPr>
                <w:rFonts w:ascii="Arial" w:hAnsi="Arial" w:cs="Arial"/>
                <w:color w:val="000000"/>
                <w:sz w:val="18"/>
                <w:szCs w:val="16"/>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A5ED71" w14:textId="77777777" w:rsidR="002B1EE0" w:rsidRDefault="002B1EE0" w:rsidP="002B1EE0">
            <w:pPr>
              <w:pStyle w:val="TAC"/>
              <w:rPr>
                <w:szCs w:val="18"/>
                <w:lang w:val="en-US" w:eastAsia="zh-CN"/>
              </w:rPr>
            </w:pPr>
            <w:r>
              <w:rPr>
                <w:szCs w:val="18"/>
                <w:lang w:val="en-US" w:eastAsia="zh-CN"/>
              </w:rPr>
              <w:t>0</w:t>
            </w:r>
          </w:p>
        </w:tc>
      </w:tr>
      <w:tr w:rsidR="002B1EE0" w14:paraId="46430964" w14:textId="77777777" w:rsidTr="002B1EE0">
        <w:trPr>
          <w:trHeight w:val="187"/>
        </w:trPr>
        <w:tc>
          <w:tcPr>
            <w:tcW w:w="1983" w:type="dxa"/>
            <w:tcBorders>
              <w:top w:val="nil"/>
              <w:left w:val="single" w:sz="4" w:space="0" w:color="auto"/>
              <w:bottom w:val="nil"/>
              <w:right w:val="single" w:sz="4" w:space="0" w:color="auto"/>
            </w:tcBorders>
            <w:shd w:val="clear" w:color="auto" w:fill="auto"/>
            <w:vAlign w:val="center"/>
          </w:tcPr>
          <w:p w14:paraId="04E4E300" w14:textId="77777777" w:rsidR="002B1EE0" w:rsidRDefault="002B1EE0" w:rsidP="002B1EE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BE535DD" w14:textId="77777777" w:rsidR="002B1EE0" w:rsidRDefault="002B1EE0" w:rsidP="002B1EE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504857" w14:textId="77777777" w:rsidR="002B1EE0" w:rsidRDefault="002B1EE0" w:rsidP="002B1EE0">
            <w:pPr>
              <w:pStyle w:val="TAC"/>
              <w:rPr>
                <w:rFonts w:eastAsia="宋体"/>
                <w:color w:val="000000"/>
                <w:lang w:eastAsia="zh-CN"/>
              </w:rPr>
            </w:pPr>
            <w:r w:rsidRPr="0046242C">
              <w:rPr>
                <w:rFonts w:eastAsia="宋体"/>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39F3D80B" w14:textId="77777777" w:rsidR="002B1EE0" w:rsidRPr="009663F7" w:rsidRDefault="002B1EE0" w:rsidP="002B1EE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360" w:type="dxa"/>
            <w:tcBorders>
              <w:top w:val="nil"/>
              <w:left w:val="single" w:sz="4" w:space="0" w:color="auto"/>
              <w:bottom w:val="nil"/>
              <w:right w:val="single" w:sz="4" w:space="0" w:color="auto"/>
            </w:tcBorders>
            <w:shd w:val="clear" w:color="auto" w:fill="auto"/>
            <w:vAlign w:val="center"/>
          </w:tcPr>
          <w:p w14:paraId="5AB3FECE" w14:textId="77777777" w:rsidR="002B1EE0" w:rsidRDefault="002B1EE0" w:rsidP="002B1EE0">
            <w:pPr>
              <w:pStyle w:val="TAC"/>
              <w:rPr>
                <w:szCs w:val="18"/>
                <w:lang w:val="en-US" w:eastAsia="zh-CN"/>
              </w:rPr>
            </w:pPr>
          </w:p>
        </w:tc>
      </w:tr>
      <w:tr w:rsidR="002B1EE0" w14:paraId="5209371E" w14:textId="77777777" w:rsidTr="002B1E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CC1207" w14:textId="77777777" w:rsidR="002B1EE0" w:rsidRDefault="002B1EE0" w:rsidP="002B1EE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DC6211" w14:textId="77777777" w:rsidR="002B1EE0" w:rsidRDefault="002B1EE0" w:rsidP="002B1EE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AB29F9" w14:textId="77777777" w:rsidR="002B1EE0" w:rsidRDefault="002B1EE0" w:rsidP="002B1EE0">
            <w:pPr>
              <w:pStyle w:val="TAC"/>
              <w:rPr>
                <w:rFonts w:eastAsia="宋体"/>
                <w:color w:val="000000"/>
                <w:lang w:eastAsia="zh-CN"/>
              </w:rPr>
            </w:pPr>
            <w:r>
              <w:rPr>
                <w:rFonts w:eastAsia="宋体"/>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097622C8" w14:textId="77777777" w:rsidR="002B1EE0" w:rsidRPr="009663F7" w:rsidRDefault="002B1EE0" w:rsidP="002B1EE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2106A9" w14:textId="77777777" w:rsidR="002B1EE0" w:rsidRDefault="002B1EE0" w:rsidP="002B1EE0">
            <w:pPr>
              <w:pStyle w:val="TAC"/>
              <w:rPr>
                <w:szCs w:val="18"/>
                <w:lang w:val="en-US" w:eastAsia="zh-CN"/>
              </w:rPr>
            </w:pPr>
          </w:p>
        </w:tc>
      </w:tr>
    </w:tbl>
    <w:p w14:paraId="46945CCE" w14:textId="77777777" w:rsidR="002B1EE0" w:rsidRDefault="002B1EE0" w:rsidP="002B1EE0">
      <w:pPr>
        <w:pStyle w:val="EditorsNote"/>
        <w:ind w:left="284" w:firstLine="0"/>
      </w:pPr>
    </w:p>
    <w:p w14:paraId="44B91BAF" w14:textId="50EE6413" w:rsidR="002B1EE0" w:rsidRPr="00607CE1" w:rsidRDefault="002B1EE0" w:rsidP="002B1EE0">
      <w:pPr>
        <w:pStyle w:val="41"/>
        <w:rPr>
          <w:rFonts w:cs="Arial"/>
          <w:i/>
          <w:iCs/>
          <w:color w:val="000000" w:themeColor="text1"/>
          <w:szCs w:val="24"/>
        </w:rPr>
      </w:pPr>
      <w:bookmarkStart w:id="604" w:name="_Toc136288528"/>
      <w:r>
        <w:rPr>
          <w:rFonts w:cs="Arial"/>
          <w:color w:val="000000" w:themeColor="text1"/>
          <w:szCs w:val="24"/>
        </w:rPr>
        <w:lastRenderedPageBreak/>
        <w:t>5.57</w:t>
      </w:r>
      <w:r w:rsidRPr="00607CE1">
        <w:rPr>
          <w:rFonts w:cs="Arial"/>
          <w:color w:val="000000" w:themeColor="text1"/>
          <w:szCs w:val="24"/>
        </w:rPr>
        <w:t>.1.3</w:t>
      </w:r>
      <w:r w:rsidRPr="00607CE1">
        <w:rPr>
          <w:rFonts w:cs="Arial"/>
          <w:color w:val="000000" w:themeColor="text1"/>
          <w:szCs w:val="24"/>
        </w:rPr>
        <w:tab/>
        <w:t>∆T</w:t>
      </w:r>
      <w:r w:rsidRPr="006A0293">
        <w:rPr>
          <w:rFonts w:cs="Arial"/>
          <w:color w:val="000000" w:themeColor="text1"/>
          <w:szCs w:val="24"/>
          <w:vertAlign w:val="subscript"/>
        </w:rPr>
        <w:t>IB,c</w:t>
      </w:r>
      <w:r w:rsidRPr="00607CE1">
        <w:rPr>
          <w:rFonts w:cs="Arial"/>
          <w:color w:val="000000" w:themeColor="text1"/>
          <w:szCs w:val="24"/>
        </w:rPr>
        <w:t xml:space="preserve"> and ∆R</w:t>
      </w:r>
      <w:r w:rsidRPr="006A0293">
        <w:rPr>
          <w:rFonts w:cs="Arial"/>
          <w:color w:val="000000" w:themeColor="text1"/>
          <w:szCs w:val="24"/>
          <w:vertAlign w:val="subscript"/>
        </w:rPr>
        <w:t>IB,c</w:t>
      </w:r>
      <w:r w:rsidRPr="00607CE1">
        <w:rPr>
          <w:rFonts w:cs="Arial"/>
          <w:color w:val="000000" w:themeColor="text1"/>
          <w:szCs w:val="24"/>
        </w:rPr>
        <w:t xml:space="preserve"> values</w:t>
      </w:r>
      <w:bookmarkEnd w:id="604"/>
    </w:p>
    <w:p w14:paraId="0C67E20B" w14:textId="77777777" w:rsidR="002B1EE0" w:rsidRDefault="002B1EE0" w:rsidP="002B1EE0">
      <w:r>
        <w:t xml:space="preserve">For </w:t>
      </w:r>
      <w:r>
        <w:rPr>
          <w:lang w:val="en-US" w:eastAsia="zh-CN"/>
        </w:rPr>
        <w:t>CA</w:t>
      </w:r>
      <w:r>
        <w:rPr>
          <w:lang w:eastAsia="zh-CN"/>
        </w:rPr>
        <w:t>_</w:t>
      </w:r>
      <w:r>
        <w:rPr>
          <w:lang w:val="en-US" w:eastAsia="zh-CN"/>
        </w:rPr>
        <w:t>n28</w:t>
      </w:r>
      <w:r>
        <w:rPr>
          <w:lang w:eastAsia="ja-JP"/>
        </w:rPr>
        <w:t>-n78</w:t>
      </w:r>
      <w:r>
        <w:rPr>
          <w:lang w:val="en-US" w:eastAsia="zh-CN"/>
        </w:rPr>
        <w:t>-</w:t>
      </w:r>
      <w:r>
        <w:rPr>
          <w:rFonts w:hint="eastAsia"/>
          <w:lang w:val="en-US" w:eastAsia="zh-CN"/>
        </w:rPr>
        <w:t>n</w:t>
      </w:r>
      <w:r>
        <w:rPr>
          <w:lang w:val="en-US" w:eastAsia="zh-CN"/>
        </w:rPr>
        <w:t>102</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taken from fallbacks</w:t>
      </w:r>
    </w:p>
    <w:p w14:paraId="08576ED4" w14:textId="412B1E00" w:rsidR="002B1EE0" w:rsidRDefault="002B1EE0" w:rsidP="002B1EE0">
      <w:pPr>
        <w:pStyle w:val="TH"/>
        <w:rPr>
          <w:rFonts w:cs="Arial"/>
        </w:rPr>
      </w:pPr>
      <w:r>
        <w:rPr>
          <w:rFonts w:cs="Arial"/>
        </w:rPr>
        <w:t xml:space="preserve">Table </w:t>
      </w:r>
      <w:r w:rsidRPr="00A20126">
        <w:rPr>
          <w:rFonts w:cs="Arial"/>
        </w:rPr>
        <w:t>5.</w:t>
      </w:r>
      <w:r>
        <w:rPr>
          <w:rFonts w:cs="Arial"/>
        </w:rPr>
        <w:t>57.</w:t>
      </w:r>
      <w:r w:rsidRPr="00A20126">
        <w:rPr>
          <w:rFonts w:cs="Arial"/>
        </w:rPr>
        <w:t>1.</w:t>
      </w:r>
      <w:r>
        <w:rPr>
          <w:rFonts w:cs="Arial"/>
        </w:rPr>
        <w:t>3-1: ΔT</w:t>
      </w:r>
      <w:r w:rsidRPr="00467ADF">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2B1EE0" w14:paraId="5E589864" w14:textId="77777777" w:rsidTr="002B1EE0">
        <w:trPr>
          <w:jc w:val="center"/>
        </w:trPr>
        <w:tc>
          <w:tcPr>
            <w:tcW w:w="2336" w:type="dxa"/>
            <w:vMerge w:val="restart"/>
            <w:tcBorders>
              <w:top w:val="single" w:sz="4" w:space="0" w:color="auto"/>
              <w:left w:val="single" w:sz="4" w:space="0" w:color="auto"/>
              <w:right w:val="single" w:sz="4" w:space="0" w:color="auto"/>
            </w:tcBorders>
          </w:tcPr>
          <w:p w14:paraId="1D4382A6" w14:textId="77777777" w:rsidR="002B1EE0" w:rsidRDefault="002B1EE0" w:rsidP="002B1EE0">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1F7E6A8" w14:textId="77777777" w:rsidR="002B1EE0" w:rsidRDefault="002B1EE0" w:rsidP="002B1EE0">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2B1EE0" w14:paraId="2506157D" w14:textId="77777777" w:rsidTr="002B1EE0">
        <w:trPr>
          <w:jc w:val="center"/>
        </w:trPr>
        <w:tc>
          <w:tcPr>
            <w:tcW w:w="2336" w:type="dxa"/>
            <w:vMerge/>
            <w:tcBorders>
              <w:left w:val="single" w:sz="4" w:space="0" w:color="auto"/>
              <w:bottom w:val="single" w:sz="4" w:space="0" w:color="auto"/>
              <w:right w:val="single" w:sz="4" w:space="0" w:color="auto"/>
            </w:tcBorders>
          </w:tcPr>
          <w:p w14:paraId="07DB1A9C" w14:textId="77777777" w:rsidR="002B1EE0" w:rsidRDefault="002B1EE0" w:rsidP="002B1EE0">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B9883D2" w14:textId="77777777" w:rsidR="002B1EE0" w:rsidRDefault="002B1EE0" w:rsidP="002B1EE0">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2B1EE0" w14:paraId="201F6879" w14:textId="77777777" w:rsidTr="002B1EE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5731C2C" w14:textId="77777777" w:rsidR="002B1EE0" w:rsidRDefault="002B1EE0" w:rsidP="002B1EE0">
            <w:pPr>
              <w:keepNext/>
              <w:keepLines/>
              <w:spacing w:after="0"/>
              <w:jc w:val="center"/>
              <w:rPr>
                <w:rFonts w:ascii="Arial" w:eastAsia="宋体"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n28</w:t>
            </w:r>
            <w:r>
              <w:rPr>
                <w:rFonts w:ascii="Arial" w:eastAsia="等线" w:hAnsi="Arial"/>
                <w:sz w:val="18"/>
                <w:lang w:val="sv-SE" w:eastAsia="ja-JP"/>
              </w:rPr>
              <w:t>-</w:t>
            </w:r>
            <w:r>
              <w:rPr>
                <w:rFonts w:ascii="Arial" w:eastAsia="等线" w:hAnsi="Arial"/>
                <w:sz w:val="18"/>
                <w:lang w:val="en-US" w:eastAsia="zh-CN"/>
              </w:rPr>
              <w:t>n78</w:t>
            </w:r>
            <w:r>
              <w:rPr>
                <w:rFonts w:ascii="Arial" w:eastAsia="等线" w:hAnsi="Arial"/>
                <w:sz w:val="18"/>
                <w:lang w:val="sv-SE" w:eastAsia="zh-CN"/>
              </w:rPr>
              <w:t>-n102</w:t>
            </w:r>
          </w:p>
        </w:tc>
        <w:tc>
          <w:tcPr>
            <w:tcW w:w="1968" w:type="dxa"/>
            <w:tcBorders>
              <w:top w:val="single" w:sz="4" w:space="0" w:color="auto"/>
              <w:left w:val="single" w:sz="4" w:space="0" w:color="auto"/>
              <w:bottom w:val="single" w:sz="4" w:space="0" w:color="auto"/>
              <w:right w:val="single" w:sz="4" w:space="0" w:color="auto"/>
            </w:tcBorders>
            <w:vAlign w:val="center"/>
          </w:tcPr>
          <w:p w14:paraId="5C0CB3ED" w14:textId="77777777" w:rsidR="002B1EE0" w:rsidRPr="00005C6E" w:rsidRDefault="002B1EE0" w:rsidP="002B1EE0">
            <w:pPr>
              <w:keepNext/>
              <w:keepLines/>
              <w:spacing w:after="0"/>
              <w:jc w:val="center"/>
              <w:rPr>
                <w:rFonts w:ascii="Arial" w:eastAsia="宋体" w:hAnsi="Arial" w:cs="Arial"/>
                <w:sz w:val="18"/>
                <w:lang w:val="en-US" w:eastAsia="zh-CN"/>
              </w:rPr>
            </w:pPr>
            <w:r w:rsidRPr="00005C6E">
              <w:rPr>
                <w:rFonts w:ascii="Arial" w:eastAsia="等线" w:hAnsi="Arial" w:cs="Arial"/>
                <w:sz w:val="18"/>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E5F7352" w14:textId="77777777" w:rsidR="002B1EE0" w:rsidRPr="00005C6E" w:rsidRDefault="002B1EE0" w:rsidP="002B1EE0">
            <w:pPr>
              <w:keepNext/>
              <w:keepLines/>
              <w:spacing w:after="0"/>
              <w:jc w:val="center"/>
              <w:rPr>
                <w:rFonts w:ascii="Arial" w:eastAsia="宋体" w:hAnsi="Arial" w:cs="Arial"/>
                <w:sz w:val="18"/>
                <w:lang w:val="en-US" w:eastAsia="zh-CN"/>
              </w:rPr>
            </w:pPr>
            <w:r>
              <w:rPr>
                <w:rFonts w:ascii="Arial" w:eastAsia="等线" w:hAnsi="Arial" w:cs="Arial"/>
                <w:sz w:val="18"/>
                <w:lang w:val="en-US"/>
              </w:rPr>
              <w:t>1.5</w:t>
            </w:r>
          </w:p>
        </w:tc>
        <w:tc>
          <w:tcPr>
            <w:tcW w:w="1968" w:type="dxa"/>
            <w:tcBorders>
              <w:top w:val="single" w:sz="4" w:space="0" w:color="auto"/>
              <w:left w:val="single" w:sz="4" w:space="0" w:color="auto"/>
              <w:bottom w:val="single" w:sz="4" w:space="0" w:color="auto"/>
              <w:right w:val="single" w:sz="4" w:space="0" w:color="auto"/>
            </w:tcBorders>
            <w:vAlign w:val="center"/>
          </w:tcPr>
          <w:p w14:paraId="5ED80407" w14:textId="77777777" w:rsidR="002B1EE0" w:rsidRPr="00005C6E" w:rsidRDefault="002B1EE0" w:rsidP="002B1EE0">
            <w:pPr>
              <w:keepNext/>
              <w:keepLines/>
              <w:spacing w:after="0"/>
              <w:jc w:val="center"/>
              <w:rPr>
                <w:rFonts w:ascii="Arial" w:eastAsia="宋体" w:hAnsi="Arial" w:cs="Arial"/>
                <w:sz w:val="18"/>
                <w:lang w:val="en-US" w:eastAsia="zh-CN"/>
              </w:rPr>
            </w:pPr>
            <w:r>
              <w:rPr>
                <w:rFonts w:ascii="Arial" w:eastAsia="等线" w:hAnsi="Arial" w:cs="Arial"/>
                <w:sz w:val="18"/>
                <w:lang w:val="en-US"/>
              </w:rPr>
              <w:t>1</w:t>
            </w:r>
            <w:r w:rsidRPr="00005C6E">
              <w:rPr>
                <w:rFonts w:ascii="Arial" w:eastAsia="等线" w:hAnsi="Arial" w:cs="Arial"/>
                <w:sz w:val="18"/>
                <w:lang w:val="en-US"/>
              </w:rPr>
              <w:t>.5</w:t>
            </w:r>
          </w:p>
        </w:tc>
      </w:tr>
      <w:tr w:rsidR="002B1EE0" w14:paraId="783775B5" w14:textId="77777777" w:rsidTr="002B1EE0">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6FF79AF5" w14:textId="77777777" w:rsidR="002B1EE0" w:rsidRPr="00901DE9" w:rsidRDefault="002B1EE0" w:rsidP="002B1EE0">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0900A144" w14:textId="77777777" w:rsidR="002B1EE0" w:rsidRDefault="002B1EE0" w:rsidP="002B1EE0">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02AB8FF4" w14:textId="77777777" w:rsidR="002B1EE0" w:rsidRPr="00467ADF" w:rsidRDefault="002B1EE0" w:rsidP="002B1EE0">
      <w:pPr>
        <w:keepNext/>
        <w:keepLines/>
        <w:rPr>
          <w:rFonts w:ascii="Arial" w:hAnsi="Arial" w:cs="Arial"/>
        </w:rPr>
      </w:pPr>
    </w:p>
    <w:p w14:paraId="0ABE2609" w14:textId="53D782FC" w:rsidR="002B1EE0" w:rsidRDefault="002B1EE0" w:rsidP="002B1EE0">
      <w:pPr>
        <w:pStyle w:val="TH"/>
        <w:rPr>
          <w:rFonts w:cs="Arial"/>
        </w:rPr>
      </w:pPr>
      <w:r>
        <w:rPr>
          <w:rFonts w:cs="Arial"/>
        </w:rPr>
        <w:t xml:space="preserve">Table </w:t>
      </w:r>
      <w:r w:rsidRPr="00A20126">
        <w:rPr>
          <w:rFonts w:cs="Arial"/>
        </w:rPr>
        <w:t>5</w:t>
      </w:r>
      <w:r>
        <w:rPr>
          <w:rFonts w:cs="Arial"/>
        </w:rPr>
        <w:t>.57</w:t>
      </w:r>
      <w:r w:rsidRPr="00A20126">
        <w:rPr>
          <w:rFonts w:cs="Arial"/>
        </w:rPr>
        <w:t>.1.</w:t>
      </w:r>
      <w:r>
        <w:rPr>
          <w:rFonts w:cs="Arial"/>
        </w:rPr>
        <w:t>3-2: ΔR</w:t>
      </w:r>
      <w:r w:rsidRPr="00467ADF">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75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41"/>
        <w:gridCol w:w="1948"/>
        <w:gridCol w:w="1948"/>
        <w:gridCol w:w="1949"/>
      </w:tblGrid>
      <w:tr w:rsidR="002B1EE0" w:rsidRPr="00F92868" w14:paraId="10286D3E" w14:textId="77777777" w:rsidTr="002B1EE0">
        <w:trPr>
          <w:trHeight w:val="187"/>
          <w:jc w:val="center"/>
        </w:trPr>
        <w:tc>
          <w:tcPr>
            <w:tcW w:w="1741" w:type="dxa"/>
            <w:vMerge w:val="restart"/>
          </w:tcPr>
          <w:p w14:paraId="3BC5E90F" w14:textId="77777777" w:rsidR="002B1EE0" w:rsidRPr="00F92868" w:rsidRDefault="002B1EE0" w:rsidP="002B1EE0">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328AC15A" w14:textId="77777777" w:rsidR="002B1EE0" w:rsidRPr="00F92868" w:rsidRDefault="002B1EE0" w:rsidP="002B1EE0">
            <w:pPr>
              <w:keepNext/>
              <w:keepLines/>
              <w:spacing w:after="0"/>
              <w:jc w:val="center"/>
              <w:rPr>
                <w:rFonts w:ascii="Arial" w:eastAsia="等线" w:hAnsi="Arial"/>
                <w:b/>
                <w:sz w:val="18"/>
              </w:rPr>
            </w:pPr>
            <w:r w:rsidRPr="00684407">
              <w:rPr>
                <w:rFonts w:ascii="Arial" w:eastAsia="等线" w:hAnsi="Arial"/>
                <w:b/>
                <w:sz w:val="18"/>
              </w:rPr>
              <w:t>ΔR</w:t>
            </w:r>
            <w:r w:rsidRPr="00684407">
              <w:rPr>
                <w:rFonts w:ascii="Arial" w:eastAsia="等线" w:hAnsi="Arial"/>
                <w:b/>
                <w:sz w:val="18"/>
                <w:vertAlign w:val="subscript"/>
              </w:rPr>
              <w:t>IB,c</w:t>
            </w:r>
            <w:r w:rsidRPr="00684407">
              <w:rPr>
                <w:rFonts w:ascii="Arial" w:eastAsia="等线" w:hAnsi="Arial"/>
                <w:b/>
                <w:sz w:val="18"/>
              </w:rPr>
              <w:t xml:space="preserve"> for NR bands (dB)</w:t>
            </w:r>
            <w:r w:rsidRPr="00684407">
              <w:rPr>
                <w:rFonts w:ascii="Arial" w:eastAsia="等线" w:hAnsi="Arial"/>
                <w:b/>
                <w:sz w:val="18"/>
                <w:vertAlign w:val="superscript"/>
              </w:rPr>
              <w:t>9</w:t>
            </w:r>
          </w:p>
        </w:tc>
      </w:tr>
      <w:tr w:rsidR="002B1EE0" w:rsidRPr="00F92868" w14:paraId="521B3451" w14:textId="77777777" w:rsidTr="002B1EE0">
        <w:trPr>
          <w:trHeight w:val="187"/>
          <w:jc w:val="center"/>
        </w:trPr>
        <w:tc>
          <w:tcPr>
            <w:tcW w:w="1741" w:type="dxa"/>
            <w:vMerge/>
            <w:tcBorders>
              <w:bottom w:val="single" w:sz="4" w:space="0" w:color="auto"/>
            </w:tcBorders>
          </w:tcPr>
          <w:p w14:paraId="79F3AB4D" w14:textId="77777777" w:rsidR="002B1EE0" w:rsidRPr="00F92868" w:rsidRDefault="002B1EE0" w:rsidP="002B1EE0">
            <w:pPr>
              <w:keepNext/>
              <w:keepLines/>
              <w:spacing w:after="0"/>
              <w:jc w:val="center"/>
              <w:rPr>
                <w:rFonts w:ascii="Arial" w:eastAsia="等线" w:hAnsi="Arial"/>
                <w:b/>
                <w:sz w:val="18"/>
              </w:rPr>
            </w:pPr>
          </w:p>
        </w:tc>
        <w:tc>
          <w:tcPr>
            <w:tcW w:w="5845" w:type="dxa"/>
            <w:gridSpan w:val="3"/>
            <w:vAlign w:val="center"/>
          </w:tcPr>
          <w:p w14:paraId="13FFA9A1" w14:textId="77777777" w:rsidR="002B1EE0" w:rsidRPr="00F92868" w:rsidRDefault="002B1EE0" w:rsidP="002B1EE0">
            <w:pPr>
              <w:keepNext/>
              <w:keepLines/>
              <w:spacing w:after="0"/>
              <w:jc w:val="center"/>
              <w:rPr>
                <w:rFonts w:ascii="Arial" w:eastAsia="等线" w:hAnsi="Arial"/>
                <w:b/>
                <w:sz w:val="18"/>
              </w:rPr>
            </w:pPr>
            <w:r w:rsidRPr="00684407">
              <w:rPr>
                <w:rFonts w:ascii="Arial" w:eastAsia="等线" w:hAnsi="Arial"/>
                <w:b/>
                <w:sz w:val="18"/>
              </w:rPr>
              <w:t>Component band in order of bands in configuration</w:t>
            </w:r>
            <w:r w:rsidRPr="00684407">
              <w:rPr>
                <w:rFonts w:ascii="Arial" w:eastAsia="等线" w:hAnsi="Arial"/>
                <w:b/>
                <w:sz w:val="18"/>
                <w:vertAlign w:val="superscript"/>
              </w:rPr>
              <w:t>10</w:t>
            </w:r>
          </w:p>
        </w:tc>
      </w:tr>
      <w:tr w:rsidR="002B1EE0" w:rsidRPr="00F92868" w14:paraId="32C94B84" w14:textId="77777777" w:rsidTr="002B1EE0">
        <w:trPr>
          <w:trHeight w:val="187"/>
          <w:jc w:val="center"/>
        </w:trPr>
        <w:tc>
          <w:tcPr>
            <w:tcW w:w="1741" w:type="dxa"/>
            <w:shd w:val="clear" w:color="auto" w:fill="auto"/>
          </w:tcPr>
          <w:p w14:paraId="78B2F56B" w14:textId="77777777" w:rsidR="002B1EE0" w:rsidRPr="00F92868" w:rsidRDefault="002B1EE0" w:rsidP="002B1EE0">
            <w:pPr>
              <w:keepNext/>
              <w:keepLines/>
              <w:spacing w:after="0"/>
              <w:jc w:val="center"/>
              <w:rPr>
                <w:rFonts w:ascii="Arial" w:eastAsia="等线" w:hAnsi="Arial"/>
                <w:sz w:val="18"/>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n28</w:t>
            </w:r>
            <w:r>
              <w:rPr>
                <w:rFonts w:ascii="Arial" w:eastAsia="等线" w:hAnsi="Arial"/>
                <w:sz w:val="18"/>
                <w:lang w:val="sv-SE" w:eastAsia="ja-JP"/>
              </w:rPr>
              <w:t>-</w:t>
            </w:r>
            <w:r>
              <w:rPr>
                <w:rFonts w:ascii="Arial" w:eastAsia="等线" w:hAnsi="Arial"/>
                <w:sz w:val="18"/>
                <w:lang w:val="en-US" w:eastAsia="zh-CN"/>
              </w:rPr>
              <w:t>n78</w:t>
            </w:r>
            <w:r>
              <w:rPr>
                <w:rFonts w:ascii="Arial" w:eastAsia="等线" w:hAnsi="Arial"/>
                <w:sz w:val="18"/>
                <w:lang w:val="sv-SE" w:eastAsia="zh-CN"/>
              </w:rPr>
              <w:t>-n102</w:t>
            </w:r>
          </w:p>
        </w:tc>
        <w:tc>
          <w:tcPr>
            <w:tcW w:w="1948" w:type="dxa"/>
            <w:vAlign w:val="center"/>
          </w:tcPr>
          <w:p w14:paraId="047DFC97" w14:textId="77777777" w:rsidR="002B1EE0" w:rsidRPr="00F92868" w:rsidRDefault="002B1EE0" w:rsidP="002B1EE0">
            <w:pPr>
              <w:keepNext/>
              <w:keepLines/>
              <w:spacing w:after="0"/>
              <w:jc w:val="center"/>
              <w:rPr>
                <w:rFonts w:ascii="Arial" w:eastAsia="等线" w:hAnsi="Arial"/>
                <w:sz w:val="18"/>
                <w:lang w:eastAsia="zh-CN"/>
              </w:rPr>
            </w:pPr>
            <w:r>
              <w:rPr>
                <w:rFonts w:ascii="Arial" w:eastAsia="等线" w:hAnsi="Arial"/>
                <w:color w:val="000000"/>
                <w:sz w:val="18"/>
                <w:lang w:val="en-US" w:eastAsia="zh-CN"/>
              </w:rPr>
              <w:t>0.2</w:t>
            </w:r>
          </w:p>
        </w:tc>
        <w:tc>
          <w:tcPr>
            <w:tcW w:w="1948" w:type="dxa"/>
            <w:vAlign w:val="center"/>
          </w:tcPr>
          <w:p w14:paraId="704FE3ED" w14:textId="77777777" w:rsidR="002B1EE0" w:rsidRPr="00F92868" w:rsidRDefault="002B1EE0" w:rsidP="002B1EE0">
            <w:pPr>
              <w:keepNext/>
              <w:keepLines/>
              <w:spacing w:after="0"/>
              <w:jc w:val="center"/>
              <w:rPr>
                <w:rFonts w:ascii="Arial" w:eastAsia="等线" w:hAnsi="Arial"/>
                <w:sz w:val="18"/>
                <w:lang w:eastAsia="zh-CN"/>
              </w:rPr>
            </w:pPr>
            <w:r>
              <w:rPr>
                <w:rFonts w:ascii="Arial" w:eastAsia="等线" w:hAnsi="Arial"/>
                <w:sz w:val="18"/>
                <w:lang w:eastAsia="zh-CN"/>
              </w:rPr>
              <w:t>0.5</w:t>
            </w:r>
          </w:p>
        </w:tc>
        <w:tc>
          <w:tcPr>
            <w:tcW w:w="1949" w:type="dxa"/>
            <w:vAlign w:val="center"/>
          </w:tcPr>
          <w:p w14:paraId="43E7E858" w14:textId="77777777" w:rsidR="002B1EE0" w:rsidRPr="00F92868" w:rsidRDefault="002B1EE0" w:rsidP="002B1EE0">
            <w:pPr>
              <w:keepNext/>
              <w:keepLines/>
              <w:spacing w:after="0"/>
              <w:jc w:val="center"/>
              <w:rPr>
                <w:rFonts w:ascii="Arial" w:eastAsia="等线" w:hAnsi="Arial"/>
                <w:sz w:val="18"/>
                <w:lang w:eastAsia="zh-CN"/>
              </w:rPr>
            </w:pPr>
            <w:r>
              <w:rPr>
                <w:rFonts w:ascii="Arial" w:eastAsia="等线" w:hAnsi="Arial"/>
                <w:sz w:val="18"/>
                <w:lang w:eastAsia="zh-CN"/>
              </w:rPr>
              <w:t>0.5</w:t>
            </w:r>
          </w:p>
        </w:tc>
      </w:tr>
      <w:tr w:rsidR="002B1EE0" w:rsidRPr="00F92868" w14:paraId="28983BB0" w14:textId="77777777" w:rsidTr="002B1EE0">
        <w:trPr>
          <w:trHeight w:val="187"/>
          <w:jc w:val="center"/>
        </w:trPr>
        <w:tc>
          <w:tcPr>
            <w:tcW w:w="7586" w:type="dxa"/>
            <w:gridSpan w:val="4"/>
            <w:tcBorders>
              <w:bottom w:val="single" w:sz="4" w:space="0" w:color="auto"/>
            </w:tcBorders>
            <w:shd w:val="clear" w:color="auto" w:fill="auto"/>
          </w:tcPr>
          <w:p w14:paraId="6F62CEBB" w14:textId="77777777" w:rsidR="002B1EE0" w:rsidRPr="00684407" w:rsidRDefault="002B1EE0" w:rsidP="002B1EE0">
            <w:pPr>
              <w:keepLines/>
              <w:spacing w:after="0"/>
              <w:ind w:left="870" w:hanging="870"/>
              <w:rPr>
                <w:rFonts w:eastAsia="等线" w:cs="Arial"/>
                <w:lang w:eastAsia="ja-JP"/>
              </w:rPr>
            </w:pPr>
            <w:r w:rsidRPr="00684407">
              <w:rPr>
                <w:rFonts w:ascii="Arial" w:eastAsia="等线" w:hAnsi="Arial" w:cs="Arial"/>
                <w:sz w:val="18"/>
                <w:lang w:eastAsia="ja-JP"/>
              </w:rPr>
              <w:t>NOTE 9:</w:t>
            </w:r>
            <w:r w:rsidRPr="00684407">
              <w:rPr>
                <w:rFonts w:ascii="Arial" w:eastAsia="等线" w:hAnsi="Arial" w:cs="Arial"/>
                <w:sz w:val="18"/>
                <w:lang w:eastAsia="ja-JP"/>
              </w:rPr>
              <w:tab/>
              <w:t xml:space="preserve"> “-” denotes ΔR</w:t>
            </w:r>
            <w:r w:rsidRPr="00684407">
              <w:rPr>
                <w:rFonts w:ascii="Arial" w:eastAsia="等线" w:hAnsi="Arial" w:cs="Arial"/>
                <w:sz w:val="18"/>
                <w:vertAlign w:val="subscript"/>
                <w:lang w:eastAsia="ja-JP"/>
              </w:rPr>
              <w:t>IB,c</w:t>
            </w:r>
            <w:r w:rsidRPr="00684407">
              <w:rPr>
                <w:rFonts w:ascii="Arial" w:eastAsia="等线" w:hAnsi="Arial" w:cs="Arial"/>
                <w:sz w:val="18"/>
                <w:lang w:eastAsia="ja-JP"/>
              </w:rPr>
              <w:t xml:space="preserve"> = 0.</w:t>
            </w:r>
          </w:p>
          <w:p w14:paraId="3CA1DC96" w14:textId="77777777" w:rsidR="002B1EE0" w:rsidRDefault="002B1EE0" w:rsidP="002B1EE0">
            <w:pPr>
              <w:keepLines/>
              <w:spacing w:after="0"/>
              <w:ind w:left="870" w:hanging="870"/>
              <w:rPr>
                <w:rFonts w:ascii="Arial" w:eastAsia="等线" w:hAnsi="Arial"/>
                <w:color w:val="000000"/>
                <w:sz w:val="18"/>
                <w:lang w:val="en-US" w:eastAsia="zh-CN"/>
              </w:rPr>
            </w:pPr>
            <w:r w:rsidRPr="00684407">
              <w:rPr>
                <w:rFonts w:ascii="Arial" w:eastAsia="等线" w:hAnsi="Arial" w:cs="Arial"/>
                <w:sz w:val="18"/>
                <w:lang w:eastAsia="ja-JP"/>
              </w:rPr>
              <w:t>NOTE 10:</w:t>
            </w:r>
            <w:r w:rsidRPr="00684407">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684407">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684407">
              <w:rPr>
                <w:rFonts w:ascii="Arial" w:eastAsia="等线" w:hAnsi="Arial" w:cs="Arial"/>
                <w:sz w:val="18"/>
                <w:lang w:eastAsia="ja-JP"/>
              </w:rPr>
              <w:t>.</w:t>
            </w:r>
          </w:p>
        </w:tc>
      </w:tr>
    </w:tbl>
    <w:p w14:paraId="73369691" w14:textId="505E931D" w:rsidR="002B1EE0" w:rsidRPr="00607CE1" w:rsidRDefault="002B1EE0" w:rsidP="002B1EE0">
      <w:pPr>
        <w:pStyle w:val="31"/>
        <w:rPr>
          <w:rFonts w:cs="Arial"/>
          <w:color w:val="000000" w:themeColor="text1"/>
          <w:szCs w:val="28"/>
        </w:rPr>
      </w:pPr>
      <w:bookmarkStart w:id="605" w:name="_Toc136288529"/>
      <w:r>
        <w:rPr>
          <w:rFonts w:cs="Arial"/>
          <w:color w:val="000000" w:themeColor="text1"/>
          <w:szCs w:val="28"/>
        </w:rPr>
        <w:t>5.57</w:t>
      </w:r>
      <w:r w:rsidRPr="00607CE1">
        <w:rPr>
          <w:rFonts w:cs="Arial"/>
          <w:color w:val="000000" w:themeColor="text1"/>
          <w:szCs w:val="28"/>
        </w:rPr>
        <w:t>.2</w:t>
      </w:r>
      <w:r w:rsidRPr="00607CE1">
        <w:rPr>
          <w:rFonts w:cs="Arial"/>
          <w:color w:val="000000" w:themeColor="text1"/>
          <w:szCs w:val="28"/>
        </w:rPr>
        <w:tab/>
        <w:t>Specific for 2 bands UL CA</w:t>
      </w:r>
      <w:bookmarkEnd w:id="605"/>
    </w:p>
    <w:p w14:paraId="103B2B65" w14:textId="0A9440BF" w:rsidR="002B1EE0" w:rsidRPr="006A0293" w:rsidRDefault="002B1EE0" w:rsidP="002B1EE0">
      <w:pPr>
        <w:pStyle w:val="41"/>
      </w:pPr>
      <w:bookmarkStart w:id="606" w:name="_Toc136288530"/>
      <w:r w:rsidRPr="006A0293">
        <w:t>5.</w:t>
      </w:r>
      <w:r>
        <w:t>57</w:t>
      </w:r>
      <w:r w:rsidRPr="006A0293">
        <w:t>.2.1</w:t>
      </w:r>
      <w:r w:rsidRPr="006A0293">
        <w:tab/>
        <w:t>UE co-existence studies</w:t>
      </w:r>
      <w:bookmarkEnd w:id="606"/>
    </w:p>
    <w:p w14:paraId="48FC78C3" w14:textId="77777777" w:rsidR="002B1EE0" w:rsidRDefault="002B1EE0" w:rsidP="006A0293">
      <w:r>
        <w:t>This is a 3-band combination, so uplink harmonic and harmonic mixing analysis is already done in the fallbacks. Only IMD for two uplink configurations is analysed.</w:t>
      </w:r>
    </w:p>
    <w:p w14:paraId="18B1BE17" w14:textId="21A55DEE" w:rsidR="002B1EE0" w:rsidRPr="0073594C" w:rsidRDefault="002B1EE0" w:rsidP="002B1EE0">
      <w:r w:rsidRPr="0073594C">
        <w:t xml:space="preserve">Table </w:t>
      </w:r>
      <w:r>
        <w:rPr>
          <w:rFonts w:hint="eastAsia"/>
          <w:lang w:val="en-US" w:eastAsia="zh-CN"/>
        </w:rPr>
        <w:t>5.</w:t>
      </w:r>
      <w:r>
        <w:rPr>
          <w:lang w:val="en-US" w:eastAsia="zh-CN"/>
        </w:rPr>
        <w:t>57</w:t>
      </w:r>
      <w:r w:rsidRPr="0073594C">
        <w:rPr>
          <w:rFonts w:hint="eastAsia"/>
          <w:lang w:val="en-US" w:eastAsia="zh-CN"/>
        </w:rPr>
        <w:t>.2</w:t>
      </w:r>
      <w:r w:rsidRPr="0073594C">
        <w:rPr>
          <w:lang w:eastAsia="zh-CN"/>
        </w:rPr>
        <w:t>.</w:t>
      </w:r>
      <w:r w:rsidRPr="0073594C">
        <w:rPr>
          <w:rFonts w:hint="eastAsia"/>
          <w:lang w:val="en-US" w:eastAsia="zh-CN"/>
        </w:rPr>
        <w:t>2</w:t>
      </w:r>
      <w:r w:rsidRPr="0073594C">
        <w:t>-1 lists B</w:t>
      </w:r>
      <w:r w:rsidRPr="0073594C">
        <w:rPr>
          <w:rFonts w:hint="eastAsia"/>
          <w:lang w:eastAsia="ja-JP"/>
        </w:rPr>
        <w:t xml:space="preserve">and </w:t>
      </w:r>
      <w:r w:rsidRPr="0073594C">
        <w:rPr>
          <w:lang w:val="en-US" w:eastAsia="zh-CN"/>
        </w:rPr>
        <w:t>n</w:t>
      </w:r>
      <w:r>
        <w:rPr>
          <w:lang w:val="en-US" w:eastAsia="zh-CN"/>
        </w:rPr>
        <w:t>28</w:t>
      </w:r>
      <w:r w:rsidRPr="0073594C">
        <w:rPr>
          <w:rFonts w:hint="eastAsia"/>
          <w:lang w:eastAsia="ja-JP"/>
        </w:rPr>
        <w:t xml:space="preserve"> </w:t>
      </w:r>
      <w:r w:rsidRPr="0073594C">
        <w:t>+ B</w:t>
      </w:r>
      <w:r w:rsidRPr="0073594C">
        <w:rPr>
          <w:rFonts w:hint="eastAsia"/>
          <w:lang w:eastAsia="ja-JP"/>
        </w:rPr>
        <w:t xml:space="preserve">and </w:t>
      </w:r>
      <w:r w:rsidRPr="0073594C">
        <w:rPr>
          <w:lang w:val="en-US" w:eastAsia="zh-CN"/>
        </w:rPr>
        <w:t>n</w:t>
      </w:r>
      <w:r>
        <w:rPr>
          <w:lang w:val="en-US" w:eastAsia="zh-CN"/>
        </w:rPr>
        <w:t>78</w:t>
      </w:r>
      <w:r w:rsidRPr="0073594C">
        <w:rPr>
          <w:lang w:val="en-US" w:eastAsia="zh-CN"/>
        </w:rPr>
        <w:t xml:space="preserve"> 2UL bands CA </w:t>
      </w:r>
      <w:r w:rsidRPr="0073594C">
        <w:t xml:space="preserve">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 xml:space="preserve">order IMD for the UE coexistence analysis. </w:t>
      </w:r>
    </w:p>
    <w:p w14:paraId="75D62562" w14:textId="13ADBFEE" w:rsidR="002B1EE0" w:rsidRPr="0073594C" w:rsidRDefault="002B1EE0" w:rsidP="002B1EE0">
      <w:r>
        <w:t>Table 5.57</w:t>
      </w:r>
      <w:r w:rsidRPr="0073594C">
        <w:t>.2.2-2 lists B</w:t>
      </w:r>
      <w:r w:rsidRPr="0073594C">
        <w:rPr>
          <w:rFonts w:hint="eastAsia"/>
          <w:lang w:eastAsia="ja-JP"/>
        </w:rPr>
        <w:t xml:space="preserve">and </w:t>
      </w:r>
      <w:r w:rsidRPr="0073594C">
        <w:rPr>
          <w:lang w:val="en-US" w:eastAsia="zh-CN"/>
        </w:rPr>
        <w:t>n</w:t>
      </w:r>
      <w:r>
        <w:rPr>
          <w:lang w:val="en-US" w:eastAsia="zh-CN"/>
        </w:rPr>
        <w:t>28</w:t>
      </w:r>
      <w:r w:rsidRPr="0073594C">
        <w:rPr>
          <w:rFonts w:hint="eastAsia"/>
          <w:lang w:eastAsia="ja-JP"/>
        </w:rPr>
        <w:t xml:space="preserve"> </w:t>
      </w:r>
      <w:r w:rsidRPr="0073594C">
        <w:t>+ B</w:t>
      </w:r>
      <w:r w:rsidRPr="0073594C">
        <w:rPr>
          <w:rFonts w:hint="eastAsia"/>
          <w:lang w:eastAsia="ja-JP"/>
        </w:rPr>
        <w:t xml:space="preserve">and </w:t>
      </w:r>
      <w:r w:rsidRPr="0073594C">
        <w:rPr>
          <w:lang w:val="en-US" w:eastAsia="zh-CN"/>
        </w:rPr>
        <w:t>n</w:t>
      </w:r>
      <w:r>
        <w:rPr>
          <w:lang w:val="en-US" w:eastAsia="zh-CN"/>
        </w:rPr>
        <w:t>102</w:t>
      </w:r>
      <w:r w:rsidRPr="0073594C">
        <w:rPr>
          <w:lang w:val="en-US" w:eastAsia="zh-CN"/>
        </w:rPr>
        <w:t xml:space="preserve"> 2UL bands CA </w:t>
      </w:r>
      <w:r w:rsidRPr="0073594C">
        <w:t xml:space="preserve">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 xml:space="preserve">order IMD for the UE coexistence analysis. </w:t>
      </w:r>
    </w:p>
    <w:p w14:paraId="3365272D" w14:textId="70B03367" w:rsidR="002B1EE0" w:rsidRPr="0073594C" w:rsidRDefault="002B1EE0" w:rsidP="002B1EE0">
      <w:r>
        <w:t>Table 5.57</w:t>
      </w:r>
      <w:r w:rsidRPr="0073594C">
        <w:t>.2.2-3 lists B</w:t>
      </w:r>
      <w:r w:rsidRPr="0073594C">
        <w:rPr>
          <w:rFonts w:hint="eastAsia"/>
          <w:lang w:eastAsia="ja-JP"/>
        </w:rPr>
        <w:t xml:space="preserve">and </w:t>
      </w:r>
      <w:r w:rsidRPr="0073594C">
        <w:rPr>
          <w:lang w:val="en-US" w:eastAsia="zh-CN"/>
        </w:rPr>
        <w:t>n</w:t>
      </w:r>
      <w:r>
        <w:rPr>
          <w:lang w:val="en-US" w:eastAsia="zh-CN"/>
        </w:rPr>
        <w:t xml:space="preserve">78 </w:t>
      </w:r>
      <w:r w:rsidRPr="0073594C">
        <w:t>+ B</w:t>
      </w:r>
      <w:r w:rsidRPr="0073594C">
        <w:rPr>
          <w:rFonts w:hint="eastAsia"/>
          <w:lang w:eastAsia="ja-JP"/>
        </w:rPr>
        <w:t xml:space="preserve">and </w:t>
      </w:r>
      <w:r w:rsidRPr="0073594C">
        <w:rPr>
          <w:lang w:val="en-US" w:eastAsia="zh-CN"/>
        </w:rPr>
        <w:t>n</w:t>
      </w:r>
      <w:r>
        <w:rPr>
          <w:lang w:val="en-US" w:eastAsia="zh-CN"/>
        </w:rPr>
        <w:t>102</w:t>
      </w:r>
      <w:r w:rsidRPr="0073594C">
        <w:rPr>
          <w:lang w:val="en-US" w:eastAsia="zh-CN"/>
        </w:rPr>
        <w:t xml:space="preserve"> 2UL bands CA </w:t>
      </w:r>
      <w:r w:rsidRPr="0073594C">
        <w:t xml:space="preserve">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 xml:space="preserve">order IMD for the UE coexistence analysis. </w:t>
      </w:r>
    </w:p>
    <w:p w14:paraId="4A9CA584" w14:textId="34237A6C" w:rsidR="002B1EE0" w:rsidRDefault="002B1EE0" w:rsidP="002B1EE0">
      <w:pPr>
        <w:keepNext/>
        <w:keepLines/>
        <w:spacing w:before="60"/>
        <w:jc w:val="center"/>
        <w:rPr>
          <w:rFonts w:ascii="Arial" w:hAnsi="Arial" w:cs="Arial"/>
          <w:b/>
          <w:lang w:eastAsia="zh-CN"/>
        </w:rPr>
      </w:pPr>
      <w:r>
        <w:rPr>
          <w:rFonts w:ascii="Arial" w:hAnsi="Arial" w:cs="Arial"/>
          <w:b/>
          <w:lang w:eastAsia="zh-CN"/>
        </w:rPr>
        <w:t xml:space="preserve">Table 5.57.2.1-1: </w:t>
      </w:r>
      <w:r w:rsidRPr="0073594C">
        <w:rPr>
          <w:rFonts w:ascii="Arial" w:hAnsi="Arial" w:cs="Arial"/>
          <w:b/>
          <w:bCs/>
          <w:lang w:val="en-US"/>
        </w:rPr>
        <w:t xml:space="preserve">Band </w:t>
      </w:r>
      <w:r w:rsidRPr="0073594C">
        <w:rPr>
          <w:rFonts w:ascii="Arial" w:hAnsi="Arial" w:cs="Arial"/>
          <w:b/>
          <w:bCs/>
          <w:lang w:val="en-US" w:eastAsia="zh-CN"/>
        </w:rPr>
        <w:t>n</w:t>
      </w:r>
      <w:r>
        <w:rPr>
          <w:rFonts w:ascii="Arial" w:hAnsi="Arial" w:cs="Arial"/>
          <w:b/>
          <w:bCs/>
          <w:lang w:val="en-US" w:eastAsia="zh-CN"/>
        </w:rPr>
        <w:t>28</w:t>
      </w:r>
      <w:r w:rsidRPr="0073594C">
        <w:rPr>
          <w:rFonts w:ascii="Arial" w:hAnsi="Arial" w:cs="Arial"/>
          <w:b/>
          <w:bCs/>
          <w:lang w:val="en-US"/>
        </w:rPr>
        <w:t xml:space="preserve"> and Band </w:t>
      </w:r>
      <w:r w:rsidRPr="0073594C">
        <w:rPr>
          <w:rFonts w:ascii="Arial" w:hAnsi="Arial" w:cs="Arial"/>
          <w:b/>
          <w:bCs/>
          <w:lang w:val="en-US" w:eastAsia="zh-CN"/>
        </w:rPr>
        <w:t>n</w:t>
      </w:r>
      <w:r>
        <w:rPr>
          <w:rFonts w:ascii="Arial" w:hAnsi="Arial" w:cs="Arial"/>
          <w:b/>
          <w:bCs/>
          <w:lang w:val="en-US" w:eastAsia="zh-CN"/>
        </w:rPr>
        <w:t>78</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IMD products</w:t>
      </w:r>
    </w:p>
    <w:tbl>
      <w:tblPr>
        <w:tblW w:w="103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825"/>
        <w:gridCol w:w="1843"/>
        <w:gridCol w:w="1985"/>
        <w:gridCol w:w="1842"/>
        <w:gridCol w:w="1843"/>
      </w:tblGrid>
      <w:tr w:rsidR="002B1EE0" w:rsidRPr="00DB7239" w14:paraId="1ADC2AF9" w14:textId="77777777" w:rsidTr="002B1EE0">
        <w:trPr>
          <w:trHeight w:val="270"/>
        </w:trPr>
        <w:tc>
          <w:tcPr>
            <w:tcW w:w="2825" w:type="dxa"/>
            <w:shd w:val="clear" w:color="auto" w:fill="auto"/>
            <w:vAlign w:val="center"/>
            <w:hideMark/>
          </w:tcPr>
          <w:p w14:paraId="76868D52" w14:textId="77777777" w:rsidR="002B1EE0" w:rsidRPr="00DB7239" w:rsidRDefault="002B1EE0" w:rsidP="002B1EE0">
            <w:pPr>
              <w:spacing w:after="0"/>
              <w:jc w:val="center"/>
              <w:rPr>
                <w:rFonts w:ascii="Arial" w:hAnsi="Arial" w:cs="Arial"/>
                <w:b/>
                <w:bCs/>
                <w:color w:val="000000"/>
                <w:sz w:val="18"/>
                <w:szCs w:val="18"/>
              </w:rPr>
            </w:pPr>
            <w:r w:rsidRPr="00DB7239">
              <w:rPr>
                <w:rFonts w:ascii="Arial" w:hAnsi="Arial" w:cs="Arial"/>
                <w:b/>
                <w:bCs/>
                <w:color w:val="000000"/>
                <w:sz w:val="18"/>
                <w:szCs w:val="18"/>
              </w:rPr>
              <w:t>UE UL carriers</w:t>
            </w:r>
          </w:p>
        </w:tc>
        <w:tc>
          <w:tcPr>
            <w:tcW w:w="1843" w:type="dxa"/>
            <w:shd w:val="clear" w:color="auto" w:fill="auto"/>
            <w:vAlign w:val="center"/>
            <w:hideMark/>
          </w:tcPr>
          <w:p w14:paraId="22E870DC" w14:textId="77777777" w:rsidR="002B1EE0" w:rsidRPr="00DB7239" w:rsidRDefault="002B1EE0" w:rsidP="002B1EE0">
            <w:pPr>
              <w:spacing w:after="0"/>
              <w:jc w:val="center"/>
              <w:rPr>
                <w:rFonts w:ascii="Arial" w:hAnsi="Arial" w:cs="Arial"/>
                <w:b/>
                <w:bCs/>
                <w:color w:val="000000"/>
                <w:sz w:val="18"/>
                <w:szCs w:val="18"/>
              </w:rPr>
            </w:pPr>
            <w:r w:rsidRPr="00DB7239">
              <w:rPr>
                <w:rFonts w:ascii="Arial" w:hAnsi="Arial" w:cs="Arial"/>
                <w:b/>
                <w:bCs/>
                <w:color w:val="000000"/>
                <w:sz w:val="18"/>
                <w:szCs w:val="18"/>
              </w:rPr>
              <w:t>fx_low</w:t>
            </w:r>
          </w:p>
        </w:tc>
        <w:tc>
          <w:tcPr>
            <w:tcW w:w="1985" w:type="dxa"/>
            <w:shd w:val="clear" w:color="auto" w:fill="auto"/>
            <w:vAlign w:val="center"/>
            <w:hideMark/>
          </w:tcPr>
          <w:p w14:paraId="4A3E7B51" w14:textId="77777777" w:rsidR="002B1EE0" w:rsidRPr="00DB7239" w:rsidRDefault="002B1EE0" w:rsidP="002B1EE0">
            <w:pPr>
              <w:spacing w:after="0"/>
              <w:jc w:val="center"/>
              <w:rPr>
                <w:rFonts w:ascii="Arial" w:hAnsi="Arial" w:cs="Arial"/>
                <w:b/>
                <w:bCs/>
                <w:color w:val="000000"/>
                <w:sz w:val="18"/>
                <w:szCs w:val="18"/>
              </w:rPr>
            </w:pPr>
            <w:r w:rsidRPr="00DB7239">
              <w:rPr>
                <w:rFonts w:ascii="Arial" w:hAnsi="Arial" w:cs="Arial"/>
                <w:b/>
                <w:bCs/>
                <w:color w:val="000000"/>
                <w:sz w:val="18"/>
                <w:szCs w:val="18"/>
              </w:rPr>
              <w:t>fx_high</w:t>
            </w:r>
          </w:p>
        </w:tc>
        <w:tc>
          <w:tcPr>
            <w:tcW w:w="1842" w:type="dxa"/>
            <w:shd w:val="clear" w:color="auto" w:fill="auto"/>
            <w:vAlign w:val="center"/>
            <w:hideMark/>
          </w:tcPr>
          <w:p w14:paraId="5A0DB2A2" w14:textId="77777777" w:rsidR="002B1EE0" w:rsidRPr="00DB7239" w:rsidRDefault="002B1EE0" w:rsidP="002B1EE0">
            <w:pPr>
              <w:spacing w:after="0"/>
              <w:jc w:val="center"/>
              <w:rPr>
                <w:rFonts w:ascii="Arial" w:hAnsi="Arial" w:cs="Arial"/>
                <w:b/>
                <w:bCs/>
                <w:color w:val="000000"/>
                <w:sz w:val="18"/>
                <w:szCs w:val="18"/>
              </w:rPr>
            </w:pPr>
            <w:r w:rsidRPr="00DB7239">
              <w:rPr>
                <w:rFonts w:ascii="Arial" w:hAnsi="Arial" w:cs="Arial"/>
                <w:b/>
                <w:bCs/>
                <w:color w:val="000000"/>
                <w:sz w:val="18"/>
                <w:szCs w:val="18"/>
              </w:rPr>
              <w:t>fy_low</w:t>
            </w:r>
          </w:p>
        </w:tc>
        <w:tc>
          <w:tcPr>
            <w:tcW w:w="1843" w:type="dxa"/>
            <w:shd w:val="clear" w:color="auto" w:fill="auto"/>
            <w:vAlign w:val="center"/>
            <w:hideMark/>
          </w:tcPr>
          <w:p w14:paraId="5A8AD362" w14:textId="77777777" w:rsidR="002B1EE0" w:rsidRPr="00DB7239" w:rsidRDefault="002B1EE0" w:rsidP="002B1EE0">
            <w:pPr>
              <w:spacing w:after="0"/>
              <w:jc w:val="center"/>
              <w:rPr>
                <w:rFonts w:ascii="Arial" w:hAnsi="Arial" w:cs="Arial"/>
                <w:b/>
                <w:bCs/>
                <w:color w:val="000000"/>
                <w:sz w:val="18"/>
                <w:szCs w:val="18"/>
              </w:rPr>
            </w:pPr>
            <w:r w:rsidRPr="00DB7239">
              <w:rPr>
                <w:rFonts w:ascii="Arial" w:hAnsi="Arial" w:cs="Arial"/>
                <w:b/>
                <w:bCs/>
                <w:color w:val="000000"/>
                <w:sz w:val="18"/>
                <w:szCs w:val="18"/>
              </w:rPr>
              <w:t>fy_high</w:t>
            </w:r>
          </w:p>
        </w:tc>
      </w:tr>
      <w:tr w:rsidR="002B1EE0" w:rsidRPr="00DB7239" w14:paraId="5079C801" w14:textId="77777777" w:rsidTr="002B1EE0">
        <w:trPr>
          <w:trHeight w:val="270"/>
        </w:trPr>
        <w:tc>
          <w:tcPr>
            <w:tcW w:w="2825" w:type="dxa"/>
            <w:shd w:val="clear" w:color="000000" w:fill="F2F2F2"/>
            <w:vAlign w:val="center"/>
            <w:hideMark/>
          </w:tcPr>
          <w:p w14:paraId="0B695A2B"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UL Frequency [MHz]</w:t>
            </w:r>
          </w:p>
        </w:tc>
        <w:tc>
          <w:tcPr>
            <w:tcW w:w="1843" w:type="dxa"/>
            <w:shd w:val="clear" w:color="000000" w:fill="F2F2F2"/>
            <w:vAlign w:val="center"/>
            <w:hideMark/>
          </w:tcPr>
          <w:p w14:paraId="63B4D094"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703</w:t>
            </w:r>
          </w:p>
        </w:tc>
        <w:tc>
          <w:tcPr>
            <w:tcW w:w="1985" w:type="dxa"/>
            <w:shd w:val="clear" w:color="000000" w:fill="F2F2F2"/>
            <w:vAlign w:val="center"/>
            <w:hideMark/>
          </w:tcPr>
          <w:p w14:paraId="2AB29702"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748</w:t>
            </w:r>
          </w:p>
        </w:tc>
        <w:tc>
          <w:tcPr>
            <w:tcW w:w="1842" w:type="dxa"/>
            <w:shd w:val="clear" w:color="000000" w:fill="F2F2F2"/>
            <w:vAlign w:val="center"/>
            <w:hideMark/>
          </w:tcPr>
          <w:p w14:paraId="2057E804"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3300</w:t>
            </w:r>
          </w:p>
        </w:tc>
        <w:tc>
          <w:tcPr>
            <w:tcW w:w="1843" w:type="dxa"/>
            <w:shd w:val="clear" w:color="000000" w:fill="F2F2F2"/>
            <w:vAlign w:val="center"/>
            <w:hideMark/>
          </w:tcPr>
          <w:p w14:paraId="676CB572"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3800</w:t>
            </w:r>
          </w:p>
        </w:tc>
      </w:tr>
      <w:tr w:rsidR="002B1EE0" w:rsidRPr="00DB7239" w14:paraId="33F99FF6" w14:textId="77777777" w:rsidTr="002B1EE0">
        <w:trPr>
          <w:trHeight w:val="270"/>
        </w:trPr>
        <w:tc>
          <w:tcPr>
            <w:tcW w:w="2825" w:type="dxa"/>
            <w:shd w:val="clear" w:color="000000" w:fill="F2F2F2"/>
            <w:vAlign w:val="center"/>
            <w:hideMark/>
          </w:tcPr>
          <w:p w14:paraId="6AFAB649"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DL Frequency [MHz]</w:t>
            </w:r>
          </w:p>
        </w:tc>
        <w:tc>
          <w:tcPr>
            <w:tcW w:w="1843" w:type="dxa"/>
            <w:shd w:val="clear" w:color="000000" w:fill="F2F2F2"/>
            <w:vAlign w:val="center"/>
            <w:hideMark/>
          </w:tcPr>
          <w:p w14:paraId="2F300C40"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758</w:t>
            </w:r>
          </w:p>
        </w:tc>
        <w:tc>
          <w:tcPr>
            <w:tcW w:w="1985" w:type="dxa"/>
            <w:shd w:val="clear" w:color="000000" w:fill="F2F2F2"/>
            <w:vAlign w:val="center"/>
            <w:hideMark/>
          </w:tcPr>
          <w:p w14:paraId="6152C54B"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803</w:t>
            </w:r>
          </w:p>
        </w:tc>
        <w:tc>
          <w:tcPr>
            <w:tcW w:w="1842" w:type="dxa"/>
            <w:shd w:val="clear" w:color="000000" w:fill="F2F2F2"/>
            <w:vAlign w:val="center"/>
            <w:hideMark/>
          </w:tcPr>
          <w:p w14:paraId="3F67CA7A"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3300</w:t>
            </w:r>
          </w:p>
        </w:tc>
        <w:tc>
          <w:tcPr>
            <w:tcW w:w="1843" w:type="dxa"/>
            <w:shd w:val="clear" w:color="000000" w:fill="F2F2F2"/>
            <w:vAlign w:val="center"/>
            <w:hideMark/>
          </w:tcPr>
          <w:p w14:paraId="0BCF8A4F"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3800</w:t>
            </w:r>
          </w:p>
        </w:tc>
      </w:tr>
      <w:tr w:rsidR="002B1EE0" w:rsidRPr="00DB7239" w14:paraId="0C440F78" w14:textId="77777777" w:rsidTr="002B1EE0">
        <w:trPr>
          <w:trHeight w:val="270"/>
        </w:trPr>
        <w:tc>
          <w:tcPr>
            <w:tcW w:w="2825" w:type="dxa"/>
            <w:shd w:val="clear" w:color="auto" w:fill="auto"/>
            <w:vAlign w:val="center"/>
            <w:hideMark/>
          </w:tcPr>
          <w:p w14:paraId="0A7A811A"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2nd order IMD products</w:t>
            </w:r>
          </w:p>
        </w:tc>
        <w:tc>
          <w:tcPr>
            <w:tcW w:w="1843" w:type="dxa"/>
            <w:shd w:val="clear" w:color="auto" w:fill="auto"/>
            <w:vAlign w:val="center"/>
            <w:hideMark/>
          </w:tcPr>
          <w:p w14:paraId="18B78908"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|fy_low – fx_high|</w:t>
            </w:r>
          </w:p>
        </w:tc>
        <w:tc>
          <w:tcPr>
            <w:tcW w:w="1985" w:type="dxa"/>
            <w:shd w:val="clear" w:color="auto" w:fill="auto"/>
            <w:vAlign w:val="center"/>
            <w:hideMark/>
          </w:tcPr>
          <w:p w14:paraId="5410AF6D"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|fy_high – fx_low|</w:t>
            </w:r>
          </w:p>
        </w:tc>
        <w:tc>
          <w:tcPr>
            <w:tcW w:w="1842" w:type="dxa"/>
            <w:shd w:val="clear" w:color="auto" w:fill="auto"/>
            <w:vAlign w:val="center"/>
            <w:hideMark/>
          </w:tcPr>
          <w:p w14:paraId="1F26D94B"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|fy_low + fx_low|</w:t>
            </w:r>
          </w:p>
        </w:tc>
        <w:tc>
          <w:tcPr>
            <w:tcW w:w="1843" w:type="dxa"/>
            <w:shd w:val="clear" w:color="auto" w:fill="auto"/>
            <w:vAlign w:val="center"/>
            <w:hideMark/>
          </w:tcPr>
          <w:p w14:paraId="306ACCEB"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|fy_high + fx_high|</w:t>
            </w:r>
          </w:p>
        </w:tc>
      </w:tr>
      <w:tr w:rsidR="002B1EE0" w:rsidRPr="00DB7239" w14:paraId="69175533" w14:textId="77777777" w:rsidTr="002B1EE0">
        <w:trPr>
          <w:trHeight w:val="270"/>
        </w:trPr>
        <w:tc>
          <w:tcPr>
            <w:tcW w:w="2825" w:type="dxa"/>
            <w:shd w:val="clear" w:color="auto" w:fill="auto"/>
            <w:vAlign w:val="center"/>
            <w:hideMark/>
          </w:tcPr>
          <w:p w14:paraId="2A1215A2"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12D4B3AF"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2552</w:t>
            </w:r>
          </w:p>
        </w:tc>
        <w:tc>
          <w:tcPr>
            <w:tcW w:w="1985" w:type="dxa"/>
            <w:shd w:val="clear" w:color="auto" w:fill="auto"/>
            <w:vAlign w:val="center"/>
            <w:hideMark/>
          </w:tcPr>
          <w:p w14:paraId="04FDED29"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3097</w:t>
            </w:r>
          </w:p>
        </w:tc>
        <w:tc>
          <w:tcPr>
            <w:tcW w:w="1842" w:type="dxa"/>
            <w:shd w:val="clear" w:color="auto" w:fill="auto"/>
            <w:vAlign w:val="center"/>
            <w:hideMark/>
          </w:tcPr>
          <w:p w14:paraId="1C7FF44C" w14:textId="77777777" w:rsidR="002B1EE0" w:rsidRPr="00E471F9" w:rsidRDefault="002B1EE0" w:rsidP="002B1EE0">
            <w:pPr>
              <w:spacing w:after="0"/>
              <w:jc w:val="center"/>
              <w:rPr>
                <w:rFonts w:ascii="Arial" w:hAnsi="Arial" w:cs="Arial"/>
                <w:color w:val="000000"/>
                <w:sz w:val="16"/>
                <w:szCs w:val="16"/>
                <w:highlight w:val="yellow"/>
              </w:rPr>
            </w:pPr>
            <w:r>
              <w:rPr>
                <w:rFonts w:ascii="Arial" w:hAnsi="Arial" w:cs="Arial"/>
                <w:color w:val="000000"/>
                <w:sz w:val="16"/>
                <w:szCs w:val="16"/>
              </w:rPr>
              <w:t>4003</w:t>
            </w:r>
          </w:p>
        </w:tc>
        <w:tc>
          <w:tcPr>
            <w:tcW w:w="1843" w:type="dxa"/>
            <w:shd w:val="clear" w:color="auto" w:fill="auto"/>
            <w:vAlign w:val="center"/>
            <w:hideMark/>
          </w:tcPr>
          <w:p w14:paraId="73CBB623" w14:textId="77777777" w:rsidR="002B1EE0" w:rsidRPr="00E471F9" w:rsidRDefault="002B1EE0" w:rsidP="002B1EE0">
            <w:pPr>
              <w:spacing w:after="0"/>
              <w:jc w:val="center"/>
              <w:rPr>
                <w:rFonts w:ascii="Arial" w:hAnsi="Arial" w:cs="Arial"/>
                <w:color w:val="000000"/>
                <w:sz w:val="16"/>
                <w:szCs w:val="16"/>
                <w:highlight w:val="yellow"/>
              </w:rPr>
            </w:pPr>
            <w:r>
              <w:rPr>
                <w:rFonts w:ascii="Arial" w:hAnsi="Arial" w:cs="Arial"/>
                <w:color w:val="000000"/>
                <w:sz w:val="16"/>
                <w:szCs w:val="16"/>
              </w:rPr>
              <w:t>4548</w:t>
            </w:r>
          </w:p>
        </w:tc>
      </w:tr>
      <w:tr w:rsidR="002B1EE0" w:rsidRPr="00DB7239" w14:paraId="6F57BB48" w14:textId="77777777" w:rsidTr="002B1EE0">
        <w:trPr>
          <w:trHeight w:val="270"/>
        </w:trPr>
        <w:tc>
          <w:tcPr>
            <w:tcW w:w="2825" w:type="dxa"/>
            <w:shd w:val="clear" w:color="000000" w:fill="F2F2F2"/>
            <w:vAlign w:val="center"/>
            <w:hideMark/>
          </w:tcPr>
          <w:p w14:paraId="3F2C625D"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3rd order IMD products</w:t>
            </w:r>
          </w:p>
        </w:tc>
        <w:tc>
          <w:tcPr>
            <w:tcW w:w="1843" w:type="dxa"/>
            <w:shd w:val="clear" w:color="000000" w:fill="F2F2F2"/>
            <w:vAlign w:val="center"/>
            <w:hideMark/>
          </w:tcPr>
          <w:p w14:paraId="24C665A6"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|2*fx_low – fy_high|</w:t>
            </w:r>
          </w:p>
        </w:tc>
        <w:tc>
          <w:tcPr>
            <w:tcW w:w="1985" w:type="dxa"/>
            <w:shd w:val="clear" w:color="000000" w:fill="F2F2F2"/>
            <w:vAlign w:val="center"/>
            <w:hideMark/>
          </w:tcPr>
          <w:p w14:paraId="6A365F4E"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|2*fx_high – fy_low|</w:t>
            </w:r>
          </w:p>
        </w:tc>
        <w:tc>
          <w:tcPr>
            <w:tcW w:w="1842" w:type="dxa"/>
            <w:shd w:val="clear" w:color="000000" w:fill="F2F2F2"/>
            <w:vAlign w:val="center"/>
            <w:hideMark/>
          </w:tcPr>
          <w:p w14:paraId="42F3108C"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|2*fy_low – fx_high|</w:t>
            </w:r>
          </w:p>
        </w:tc>
        <w:tc>
          <w:tcPr>
            <w:tcW w:w="1843" w:type="dxa"/>
            <w:shd w:val="clear" w:color="000000" w:fill="F2F2F2"/>
            <w:vAlign w:val="center"/>
            <w:hideMark/>
          </w:tcPr>
          <w:p w14:paraId="01CEA334"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|2*fy_high – fx_low|</w:t>
            </w:r>
          </w:p>
        </w:tc>
      </w:tr>
      <w:tr w:rsidR="002B1EE0" w:rsidRPr="00DB7239" w14:paraId="5EE290C7" w14:textId="77777777" w:rsidTr="002B1EE0">
        <w:trPr>
          <w:trHeight w:val="270"/>
        </w:trPr>
        <w:tc>
          <w:tcPr>
            <w:tcW w:w="2825" w:type="dxa"/>
            <w:shd w:val="clear" w:color="000000" w:fill="F2F2F2"/>
            <w:vAlign w:val="center"/>
            <w:hideMark/>
          </w:tcPr>
          <w:p w14:paraId="13B8BE9C"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31751E0C"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2394</w:t>
            </w:r>
          </w:p>
        </w:tc>
        <w:tc>
          <w:tcPr>
            <w:tcW w:w="1985" w:type="dxa"/>
            <w:shd w:val="clear" w:color="000000" w:fill="F2F2F2"/>
            <w:vAlign w:val="center"/>
            <w:hideMark/>
          </w:tcPr>
          <w:p w14:paraId="750E6EC0"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1804</w:t>
            </w:r>
          </w:p>
        </w:tc>
        <w:tc>
          <w:tcPr>
            <w:tcW w:w="1842" w:type="dxa"/>
            <w:shd w:val="clear" w:color="000000" w:fill="F2F2F2"/>
            <w:vAlign w:val="center"/>
            <w:hideMark/>
          </w:tcPr>
          <w:p w14:paraId="45BBA506" w14:textId="77777777" w:rsidR="002B1EE0" w:rsidRPr="00A80682" w:rsidRDefault="002B1EE0" w:rsidP="002B1EE0">
            <w:pPr>
              <w:spacing w:after="0"/>
              <w:jc w:val="center"/>
              <w:rPr>
                <w:rFonts w:ascii="Arial" w:hAnsi="Arial" w:cs="Arial"/>
                <w:color w:val="000000"/>
                <w:sz w:val="16"/>
                <w:szCs w:val="16"/>
                <w:highlight w:val="yellow"/>
              </w:rPr>
            </w:pPr>
            <w:r w:rsidRPr="00A80682">
              <w:rPr>
                <w:rFonts w:ascii="Arial" w:hAnsi="Arial" w:cs="Arial"/>
                <w:color w:val="000000"/>
                <w:sz w:val="16"/>
                <w:szCs w:val="16"/>
                <w:highlight w:val="yellow"/>
              </w:rPr>
              <w:t>5852</w:t>
            </w:r>
          </w:p>
        </w:tc>
        <w:tc>
          <w:tcPr>
            <w:tcW w:w="1843" w:type="dxa"/>
            <w:shd w:val="clear" w:color="000000" w:fill="F2F2F2"/>
            <w:vAlign w:val="center"/>
            <w:hideMark/>
          </w:tcPr>
          <w:p w14:paraId="4AB6B8F6" w14:textId="77777777" w:rsidR="002B1EE0" w:rsidRPr="00A80682" w:rsidRDefault="002B1EE0" w:rsidP="002B1EE0">
            <w:pPr>
              <w:spacing w:after="0"/>
              <w:jc w:val="center"/>
              <w:rPr>
                <w:rFonts w:ascii="Arial" w:hAnsi="Arial" w:cs="Arial"/>
                <w:color w:val="000000"/>
                <w:sz w:val="16"/>
                <w:szCs w:val="16"/>
                <w:highlight w:val="yellow"/>
              </w:rPr>
            </w:pPr>
            <w:r w:rsidRPr="00A80682">
              <w:rPr>
                <w:rFonts w:ascii="Arial" w:hAnsi="Arial" w:cs="Arial"/>
                <w:color w:val="000000"/>
                <w:sz w:val="16"/>
                <w:szCs w:val="16"/>
                <w:highlight w:val="yellow"/>
              </w:rPr>
              <w:t>6897</w:t>
            </w:r>
          </w:p>
        </w:tc>
      </w:tr>
      <w:tr w:rsidR="002B1EE0" w:rsidRPr="00DB7239" w14:paraId="3F8AD7AA" w14:textId="77777777" w:rsidTr="002B1EE0">
        <w:trPr>
          <w:trHeight w:val="270"/>
        </w:trPr>
        <w:tc>
          <w:tcPr>
            <w:tcW w:w="2825" w:type="dxa"/>
            <w:shd w:val="clear" w:color="000000" w:fill="F2F2F2"/>
            <w:vAlign w:val="center"/>
            <w:hideMark/>
          </w:tcPr>
          <w:p w14:paraId="34D91336"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3rd order IMD products</w:t>
            </w:r>
          </w:p>
        </w:tc>
        <w:tc>
          <w:tcPr>
            <w:tcW w:w="1843" w:type="dxa"/>
            <w:shd w:val="clear" w:color="000000" w:fill="F2F2F2"/>
            <w:vAlign w:val="center"/>
            <w:hideMark/>
          </w:tcPr>
          <w:p w14:paraId="06C2CE32"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|2*fx_low + fy_low|</w:t>
            </w:r>
          </w:p>
        </w:tc>
        <w:tc>
          <w:tcPr>
            <w:tcW w:w="1985" w:type="dxa"/>
            <w:shd w:val="clear" w:color="000000" w:fill="F2F2F2"/>
            <w:vAlign w:val="center"/>
            <w:hideMark/>
          </w:tcPr>
          <w:p w14:paraId="7A6D03E4"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|2*fx_high + fy_high|</w:t>
            </w:r>
          </w:p>
        </w:tc>
        <w:tc>
          <w:tcPr>
            <w:tcW w:w="1842" w:type="dxa"/>
            <w:shd w:val="clear" w:color="000000" w:fill="F2F2F2"/>
            <w:vAlign w:val="center"/>
            <w:hideMark/>
          </w:tcPr>
          <w:p w14:paraId="433B36B7"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|2*fy_low + fx_low|</w:t>
            </w:r>
          </w:p>
        </w:tc>
        <w:tc>
          <w:tcPr>
            <w:tcW w:w="1843" w:type="dxa"/>
            <w:shd w:val="clear" w:color="000000" w:fill="F2F2F2"/>
            <w:vAlign w:val="center"/>
            <w:hideMark/>
          </w:tcPr>
          <w:p w14:paraId="51AEF21B"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|2*fy_high + fx_high|</w:t>
            </w:r>
          </w:p>
        </w:tc>
      </w:tr>
      <w:tr w:rsidR="002B1EE0" w:rsidRPr="00DB7239" w14:paraId="3248EA06" w14:textId="77777777" w:rsidTr="002B1EE0">
        <w:trPr>
          <w:trHeight w:val="270"/>
        </w:trPr>
        <w:tc>
          <w:tcPr>
            <w:tcW w:w="2825" w:type="dxa"/>
            <w:shd w:val="clear" w:color="000000" w:fill="F2F2F2"/>
            <w:vAlign w:val="center"/>
            <w:hideMark/>
          </w:tcPr>
          <w:p w14:paraId="4C807723"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77676682"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4706</w:t>
            </w:r>
          </w:p>
        </w:tc>
        <w:tc>
          <w:tcPr>
            <w:tcW w:w="1985" w:type="dxa"/>
            <w:shd w:val="clear" w:color="000000" w:fill="F2F2F2"/>
            <w:vAlign w:val="center"/>
            <w:hideMark/>
          </w:tcPr>
          <w:p w14:paraId="54D47F8A"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5296</w:t>
            </w:r>
          </w:p>
        </w:tc>
        <w:tc>
          <w:tcPr>
            <w:tcW w:w="1842" w:type="dxa"/>
            <w:shd w:val="clear" w:color="000000" w:fill="F2F2F2"/>
            <w:vAlign w:val="center"/>
            <w:hideMark/>
          </w:tcPr>
          <w:p w14:paraId="772DA3C7"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7303</w:t>
            </w:r>
          </w:p>
        </w:tc>
        <w:tc>
          <w:tcPr>
            <w:tcW w:w="1843" w:type="dxa"/>
            <w:shd w:val="clear" w:color="000000" w:fill="F2F2F2"/>
            <w:vAlign w:val="center"/>
            <w:hideMark/>
          </w:tcPr>
          <w:p w14:paraId="2CF0F08C"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8348</w:t>
            </w:r>
          </w:p>
        </w:tc>
      </w:tr>
      <w:tr w:rsidR="002B1EE0" w:rsidRPr="00DB7239" w14:paraId="54E9B6BD" w14:textId="77777777" w:rsidTr="002B1EE0">
        <w:trPr>
          <w:trHeight w:val="270"/>
        </w:trPr>
        <w:tc>
          <w:tcPr>
            <w:tcW w:w="2825" w:type="dxa"/>
            <w:shd w:val="clear" w:color="auto" w:fill="auto"/>
            <w:vAlign w:val="center"/>
            <w:hideMark/>
          </w:tcPr>
          <w:p w14:paraId="3246C6BE"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60432357"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|3*fx_low –1* fy_high|</w:t>
            </w:r>
          </w:p>
        </w:tc>
        <w:tc>
          <w:tcPr>
            <w:tcW w:w="1985" w:type="dxa"/>
            <w:shd w:val="clear" w:color="auto" w:fill="auto"/>
            <w:vAlign w:val="center"/>
            <w:hideMark/>
          </w:tcPr>
          <w:p w14:paraId="0AAFA2EA"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|3*fx_high – 1*fy_low|</w:t>
            </w:r>
          </w:p>
        </w:tc>
        <w:tc>
          <w:tcPr>
            <w:tcW w:w="1842" w:type="dxa"/>
            <w:shd w:val="clear" w:color="auto" w:fill="auto"/>
            <w:vAlign w:val="center"/>
            <w:hideMark/>
          </w:tcPr>
          <w:p w14:paraId="0F09AA7A"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|3*fy_low – 1*fx_high|</w:t>
            </w:r>
          </w:p>
        </w:tc>
        <w:tc>
          <w:tcPr>
            <w:tcW w:w="1843" w:type="dxa"/>
            <w:shd w:val="clear" w:color="auto" w:fill="auto"/>
            <w:vAlign w:val="center"/>
            <w:hideMark/>
          </w:tcPr>
          <w:p w14:paraId="00DDB808"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|3*fy_high – 1*fx_low|</w:t>
            </w:r>
          </w:p>
        </w:tc>
      </w:tr>
      <w:tr w:rsidR="002B1EE0" w:rsidRPr="00DB7239" w14:paraId="4E1C6798" w14:textId="77777777" w:rsidTr="002B1EE0">
        <w:trPr>
          <w:trHeight w:val="270"/>
        </w:trPr>
        <w:tc>
          <w:tcPr>
            <w:tcW w:w="2825" w:type="dxa"/>
            <w:shd w:val="clear" w:color="auto" w:fill="auto"/>
            <w:vAlign w:val="center"/>
            <w:hideMark/>
          </w:tcPr>
          <w:p w14:paraId="25145478"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17F93C70"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1691</w:t>
            </w:r>
          </w:p>
        </w:tc>
        <w:tc>
          <w:tcPr>
            <w:tcW w:w="1985" w:type="dxa"/>
            <w:shd w:val="clear" w:color="auto" w:fill="auto"/>
            <w:vAlign w:val="center"/>
            <w:hideMark/>
          </w:tcPr>
          <w:p w14:paraId="4F905B0B"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1056</w:t>
            </w:r>
          </w:p>
        </w:tc>
        <w:tc>
          <w:tcPr>
            <w:tcW w:w="1842" w:type="dxa"/>
            <w:shd w:val="clear" w:color="auto" w:fill="auto"/>
            <w:vAlign w:val="center"/>
            <w:hideMark/>
          </w:tcPr>
          <w:p w14:paraId="7001A456"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9152</w:t>
            </w:r>
          </w:p>
        </w:tc>
        <w:tc>
          <w:tcPr>
            <w:tcW w:w="1843" w:type="dxa"/>
            <w:shd w:val="clear" w:color="auto" w:fill="auto"/>
            <w:vAlign w:val="center"/>
            <w:hideMark/>
          </w:tcPr>
          <w:p w14:paraId="0A0A744D"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10697</w:t>
            </w:r>
          </w:p>
        </w:tc>
      </w:tr>
      <w:tr w:rsidR="002B1EE0" w:rsidRPr="00DB7239" w14:paraId="0D2A8925" w14:textId="77777777" w:rsidTr="002B1EE0">
        <w:trPr>
          <w:trHeight w:val="270"/>
        </w:trPr>
        <w:tc>
          <w:tcPr>
            <w:tcW w:w="2825" w:type="dxa"/>
            <w:shd w:val="clear" w:color="auto" w:fill="auto"/>
            <w:vAlign w:val="center"/>
            <w:hideMark/>
          </w:tcPr>
          <w:p w14:paraId="32BEFFD8"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6469E233"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|2*fx_low –2* fy_high|</w:t>
            </w:r>
          </w:p>
        </w:tc>
        <w:tc>
          <w:tcPr>
            <w:tcW w:w="1985" w:type="dxa"/>
            <w:shd w:val="clear" w:color="auto" w:fill="auto"/>
            <w:vAlign w:val="center"/>
            <w:hideMark/>
          </w:tcPr>
          <w:p w14:paraId="4D17AB79"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|2*fx_high –2* fy_low|</w:t>
            </w:r>
          </w:p>
        </w:tc>
        <w:tc>
          <w:tcPr>
            <w:tcW w:w="1842" w:type="dxa"/>
            <w:shd w:val="clear" w:color="auto" w:fill="auto"/>
            <w:vAlign w:val="center"/>
            <w:hideMark/>
          </w:tcPr>
          <w:p w14:paraId="201A1ED8"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|2*fx_low +2* fy_low|</w:t>
            </w:r>
          </w:p>
        </w:tc>
        <w:tc>
          <w:tcPr>
            <w:tcW w:w="1843" w:type="dxa"/>
            <w:shd w:val="clear" w:color="auto" w:fill="auto"/>
            <w:vAlign w:val="center"/>
            <w:hideMark/>
          </w:tcPr>
          <w:p w14:paraId="251E0ECD"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|2*fx_high +2* fy_high|</w:t>
            </w:r>
          </w:p>
        </w:tc>
      </w:tr>
      <w:tr w:rsidR="002B1EE0" w:rsidRPr="00DB7239" w14:paraId="4D9637F4" w14:textId="77777777" w:rsidTr="002B1EE0">
        <w:trPr>
          <w:trHeight w:val="270"/>
        </w:trPr>
        <w:tc>
          <w:tcPr>
            <w:tcW w:w="2825" w:type="dxa"/>
            <w:shd w:val="clear" w:color="auto" w:fill="auto"/>
            <w:vAlign w:val="center"/>
            <w:hideMark/>
          </w:tcPr>
          <w:p w14:paraId="33DC0C89"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1BD9B12C" w14:textId="77777777" w:rsidR="002B1EE0" w:rsidRPr="00A80682" w:rsidRDefault="002B1EE0" w:rsidP="002B1EE0">
            <w:pPr>
              <w:spacing w:after="0"/>
              <w:jc w:val="center"/>
              <w:rPr>
                <w:rFonts w:ascii="Arial" w:hAnsi="Arial" w:cs="Arial"/>
                <w:color w:val="000000"/>
                <w:sz w:val="16"/>
                <w:szCs w:val="16"/>
                <w:highlight w:val="yellow"/>
              </w:rPr>
            </w:pPr>
            <w:r w:rsidRPr="00A80682">
              <w:rPr>
                <w:rFonts w:ascii="Arial" w:hAnsi="Arial" w:cs="Arial"/>
                <w:color w:val="000000"/>
                <w:sz w:val="16"/>
                <w:szCs w:val="16"/>
                <w:highlight w:val="yellow"/>
              </w:rPr>
              <w:t>6194</w:t>
            </w:r>
          </w:p>
        </w:tc>
        <w:tc>
          <w:tcPr>
            <w:tcW w:w="1985" w:type="dxa"/>
            <w:shd w:val="clear" w:color="auto" w:fill="auto"/>
            <w:vAlign w:val="center"/>
            <w:hideMark/>
          </w:tcPr>
          <w:p w14:paraId="096EB0D1" w14:textId="77777777" w:rsidR="002B1EE0" w:rsidRPr="00A80682" w:rsidRDefault="002B1EE0" w:rsidP="002B1EE0">
            <w:pPr>
              <w:spacing w:after="0"/>
              <w:jc w:val="center"/>
              <w:rPr>
                <w:rFonts w:ascii="Arial" w:hAnsi="Arial" w:cs="Arial"/>
                <w:color w:val="000000"/>
                <w:sz w:val="16"/>
                <w:szCs w:val="16"/>
                <w:highlight w:val="yellow"/>
              </w:rPr>
            </w:pPr>
            <w:r w:rsidRPr="00A80682">
              <w:rPr>
                <w:rFonts w:ascii="Arial" w:hAnsi="Arial" w:cs="Arial"/>
                <w:color w:val="000000"/>
                <w:sz w:val="16"/>
                <w:szCs w:val="16"/>
                <w:highlight w:val="yellow"/>
              </w:rPr>
              <w:t>5104</w:t>
            </w:r>
          </w:p>
        </w:tc>
        <w:tc>
          <w:tcPr>
            <w:tcW w:w="1842" w:type="dxa"/>
            <w:shd w:val="clear" w:color="auto" w:fill="auto"/>
            <w:vAlign w:val="center"/>
            <w:hideMark/>
          </w:tcPr>
          <w:p w14:paraId="7681EE81"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8006</w:t>
            </w:r>
          </w:p>
        </w:tc>
        <w:tc>
          <w:tcPr>
            <w:tcW w:w="1843" w:type="dxa"/>
            <w:shd w:val="clear" w:color="auto" w:fill="auto"/>
            <w:vAlign w:val="center"/>
            <w:hideMark/>
          </w:tcPr>
          <w:p w14:paraId="71A7CDFC"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9096</w:t>
            </w:r>
          </w:p>
        </w:tc>
      </w:tr>
      <w:tr w:rsidR="002B1EE0" w:rsidRPr="00DB7239" w14:paraId="63D13004" w14:textId="77777777" w:rsidTr="002B1EE0">
        <w:trPr>
          <w:trHeight w:val="270"/>
        </w:trPr>
        <w:tc>
          <w:tcPr>
            <w:tcW w:w="2825" w:type="dxa"/>
            <w:shd w:val="clear" w:color="auto" w:fill="auto"/>
            <w:vAlign w:val="center"/>
            <w:hideMark/>
          </w:tcPr>
          <w:p w14:paraId="16ED6BC7"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2D4C667E"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|3*fx_low +1* fy_low|</w:t>
            </w:r>
          </w:p>
        </w:tc>
        <w:tc>
          <w:tcPr>
            <w:tcW w:w="1985" w:type="dxa"/>
            <w:shd w:val="clear" w:color="auto" w:fill="auto"/>
            <w:vAlign w:val="center"/>
            <w:hideMark/>
          </w:tcPr>
          <w:p w14:paraId="6704C843"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|3*fx_high + 1*fy_high|</w:t>
            </w:r>
          </w:p>
        </w:tc>
        <w:tc>
          <w:tcPr>
            <w:tcW w:w="1842" w:type="dxa"/>
            <w:shd w:val="clear" w:color="auto" w:fill="auto"/>
            <w:vAlign w:val="center"/>
            <w:hideMark/>
          </w:tcPr>
          <w:p w14:paraId="3D83A009"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|3*fy_low + 1*fx_low|</w:t>
            </w:r>
          </w:p>
        </w:tc>
        <w:tc>
          <w:tcPr>
            <w:tcW w:w="1843" w:type="dxa"/>
            <w:shd w:val="clear" w:color="auto" w:fill="auto"/>
            <w:vAlign w:val="center"/>
            <w:hideMark/>
          </w:tcPr>
          <w:p w14:paraId="7D9F501C"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|3*fy_high + 1*fx_high|</w:t>
            </w:r>
          </w:p>
        </w:tc>
      </w:tr>
      <w:tr w:rsidR="002B1EE0" w:rsidRPr="00DB7239" w14:paraId="3999C413" w14:textId="77777777" w:rsidTr="002B1EE0">
        <w:trPr>
          <w:trHeight w:val="270"/>
        </w:trPr>
        <w:tc>
          <w:tcPr>
            <w:tcW w:w="2825" w:type="dxa"/>
            <w:shd w:val="clear" w:color="auto" w:fill="auto"/>
            <w:vAlign w:val="center"/>
            <w:hideMark/>
          </w:tcPr>
          <w:p w14:paraId="6B2BEE61"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FFFFF"/>
            <w:vAlign w:val="center"/>
            <w:hideMark/>
          </w:tcPr>
          <w:p w14:paraId="0F64F2C8" w14:textId="77777777" w:rsidR="002B1EE0" w:rsidRPr="00A80682" w:rsidRDefault="002B1EE0" w:rsidP="002B1EE0">
            <w:pPr>
              <w:spacing w:after="0"/>
              <w:jc w:val="center"/>
              <w:rPr>
                <w:rFonts w:ascii="Arial" w:hAnsi="Arial" w:cs="Arial"/>
                <w:color w:val="000000"/>
                <w:sz w:val="16"/>
                <w:szCs w:val="16"/>
                <w:highlight w:val="yellow"/>
              </w:rPr>
            </w:pPr>
            <w:r w:rsidRPr="00A80682">
              <w:rPr>
                <w:rFonts w:ascii="Arial" w:hAnsi="Arial" w:cs="Arial"/>
                <w:color w:val="000000"/>
                <w:sz w:val="16"/>
                <w:szCs w:val="16"/>
                <w:highlight w:val="yellow"/>
              </w:rPr>
              <w:t>5409</w:t>
            </w:r>
          </w:p>
        </w:tc>
        <w:tc>
          <w:tcPr>
            <w:tcW w:w="1985" w:type="dxa"/>
            <w:shd w:val="clear" w:color="000000" w:fill="FFFFFF"/>
            <w:vAlign w:val="center"/>
            <w:hideMark/>
          </w:tcPr>
          <w:p w14:paraId="2EC299BB" w14:textId="77777777" w:rsidR="002B1EE0" w:rsidRPr="00A80682" w:rsidRDefault="002B1EE0" w:rsidP="002B1EE0">
            <w:pPr>
              <w:spacing w:after="0"/>
              <w:jc w:val="center"/>
              <w:rPr>
                <w:rFonts w:ascii="Arial" w:hAnsi="Arial" w:cs="Arial"/>
                <w:color w:val="000000"/>
                <w:sz w:val="16"/>
                <w:szCs w:val="16"/>
                <w:highlight w:val="yellow"/>
              </w:rPr>
            </w:pPr>
            <w:r w:rsidRPr="00A80682">
              <w:rPr>
                <w:rFonts w:ascii="Arial" w:hAnsi="Arial" w:cs="Arial"/>
                <w:color w:val="000000"/>
                <w:sz w:val="16"/>
                <w:szCs w:val="16"/>
                <w:highlight w:val="yellow"/>
              </w:rPr>
              <w:t>6044</w:t>
            </w:r>
          </w:p>
        </w:tc>
        <w:tc>
          <w:tcPr>
            <w:tcW w:w="1842" w:type="dxa"/>
            <w:shd w:val="clear" w:color="000000" w:fill="FFFFFF"/>
            <w:vAlign w:val="center"/>
            <w:hideMark/>
          </w:tcPr>
          <w:p w14:paraId="7A9061D0"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10603</w:t>
            </w:r>
          </w:p>
        </w:tc>
        <w:tc>
          <w:tcPr>
            <w:tcW w:w="1843" w:type="dxa"/>
            <w:shd w:val="clear" w:color="000000" w:fill="FFFFFF"/>
            <w:vAlign w:val="center"/>
            <w:hideMark/>
          </w:tcPr>
          <w:p w14:paraId="10056253"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12148</w:t>
            </w:r>
          </w:p>
        </w:tc>
      </w:tr>
      <w:tr w:rsidR="002B1EE0" w:rsidRPr="00DB7239" w14:paraId="5F86EA40" w14:textId="77777777" w:rsidTr="002B1EE0">
        <w:trPr>
          <w:trHeight w:val="270"/>
        </w:trPr>
        <w:tc>
          <w:tcPr>
            <w:tcW w:w="2825" w:type="dxa"/>
            <w:shd w:val="clear" w:color="000000" w:fill="F2F2F2"/>
            <w:vAlign w:val="center"/>
            <w:hideMark/>
          </w:tcPr>
          <w:p w14:paraId="5B03D009"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3C50DFE2"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|fx_low – 4*fy_high|</w:t>
            </w:r>
          </w:p>
        </w:tc>
        <w:tc>
          <w:tcPr>
            <w:tcW w:w="1985" w:type="dxa"/>
            <w:shd w:val="clear" w:color="000000" w:fill="F2F2F2"/>
            <w:vAlign w:val="center"/>
            <w:hideMark/>
          </w:tcPr>
          <w:p w14:paraId="05A9A930"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|fx_high – 4*fy_low|</w:t>
            </w:r>
          </w:p>
        </w:tc>
        <w:tc>
          <w:tcPr>
            <w:tcW w:w="1842" w:type="dxa"/>
            <w:shd w:val="clear" w:color="000000" w:fill="F2F2F2"/>
            <w:vAlign w:val="center"/>
            <w:hideMark/>
          </w:tcPr>
          <w:p w14:paraId="58CC3FDF"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|fy_low – 4*fx_high|</w:t>
            </w:r>
          </w:p>
        </w:tc>
        <w:tc>
          <w:tcPr>
            <w:tcW w:w="1843" w:type="dxa"/>
            <w:shd w:val="clear" w:color="000000" w:fill="F2F2F2"/>
            <w:vAlign w:val="center"/>
            <w:hideMark/>
          </w:tcPr>
          <w:p w14:paraId="2EBB3903"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|fy_high – 4*fx_low|</w:t>
            </w:r>
          </w:p>
        </w:tc>
      </w:tr>
      <w:tr w:rsidR="002B1EE0" w:rsidRPr="00DB7239" w14:paraId="6C9C67AD" w14:textId="77777777" w:rsidTr="002B1EE0">
        <w:trPr>
          <w:trHeight w:val="270"/>
        </w:trPr>
        <w:tc>
          <w:tcPr>
            <w:tcW w:w="2825" w:type="dxa"/>
            <w:shd w:val="clear" w:color="000000" w:fill="F2F2F2"/>
            <w:vAlign w:val="center"/>
            <w:hideMark/>
          </w:tcPr>
          <w:p w14:paraId="55D58200"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7AE9114A"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14497</w:t>
            </w:r>
          </w:p>
        </w:tc>
        <w:tc>
          <w:tcPr>
            <w:tcW w:w="1985" w:type="dxa"/>
            <w:shd w:val="clear" w:color="000000" w:fill="F2F2F2"/>
            <w:vAlign w:val="center"/>
            <w:hideMark/>
          </w:tcPr>
          <w:p w14:paraId="5A49352C"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12452</w:t>
            </w:r>
          </w:p>
        </w:tc>
        <w:tc>
          <w:tcPr>
            <w:tcW w:w="1842" w:type="dxa"/>
            <w:shd w:val="clear" w:color="000000" w:fill="F2F2F2"/>
            <w:vAlign w:val="center"/>
            <w:hideMark/>
          </w:tcPr>
          <w:p w14:paraId="4589CB66" w14:textId="77777777" w:rsidR="002B1EE0" w:rsidRPr="00E471F9" w:rsidRDefault="002B1EE0" w:rsidP="002B1EE0">
            <w:pPr>
              <w:spacing w:after="0"/>
              <w:jc w:val="center"/>
              <w:rPr>
                <w:rFonts w:ascii="Arial" w:hAnsi="Arial" w:cs="Arial"/>
                <w:color w:val="000000"/>
                <w:sz w:val="16"/>
                <w:szCs w:val="16"/>
                <w:highlight w:val="yellow"/>
              </w:rPr>
            </w:pPr>
            <w:r>
              <w:rPr>
                <w:rFonts w:ascii="Arial" w:hAnsi="Arial" w:cs="Arial"/>
                <w:color w:val="000000"/>
                <w:sz w:val="16"/>
                <w:szCs w:val="16"/>
              </w:rPr>
              <w:t>308</w:t>
            </w:r>
          </w:p>
        </w:tc>
        <w:tc>
          <w:tcPr>
            <w:tcW w:w="1843" w:type="dxa"/>
            <w:shd w:val="clear" w:color="000000" w:fill="F2F2F2"/>
            <w:vAlign w:val="center"/>
            <w:hideMark/>
          </w:tcPr>
          <w:p w14:paraId="524CEFE8" w14:textId="77777777" w:rsidR="002B1EE0" w:rsidRPr="00E471F9" w:rsidRDefault="002B1EE0" w:rsidP="002B1EE0">
            <w:pPr>
              <w:spacing w:after="0"/>
              <w:jc w:val="center"/>
              <w:rPr>
                <w:rFonts w:ascii="Arial" w:hAnsi="Arial" w:cs="Arial"/>
                <w:color w:val="000000"/>
                <w:sz w:val="16"/>
                <w:szCs w:val="16"/>
                <w:highlight w:val="yellow"/>
              </w:rPr>
            </w:pPr>
            <w:r>
              <w:rPr>
                <w:rFonts w:ascii="Arial" w:hAnsi="Arial" w:cs="Arial"/>
                <w:color w:val="000000"/>
                <w:sz w:val="16"/>
                <w:szCs w:val="16"/>
              </w:rPr>
              <w:t>988</w:t>
            </w:r>
          </w:p>
        </w:tc>
      </w:tr>
      <w:tr w:rsidR="002B1EE0" w:rsidRPr="00DB7239" w14:paraId="47E7B0D0" w14:textId="77777777" w:rsidTr="002B1EE0">
        <w:trPr>
          <w:trHeight w:val="270"/>
        </w:trPr>
        <w:tc>
          <w:tcPr>
            <w:tcW w:w="2825" w:type="dxa"/>
            <w:shd w:val="clear" w:color="000000" w:fill="F2F2F2"/>
            <w:vAlign w:val="center"/>
            <w:hideMark/>
          </w:tcPr>
          <w:p w14:paraId="4742543A"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56A622FD"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|2*fx_low - 3*fy_high|</w:t>
            </w:r>
          </w:p>
        </w:tc>
        <w:tc>
          <w:tcPr>
            <w:tcW w:w="1985" w:type="dxa"/>
            <w:shd w:val="clear" w:color="000000" w:fill="F2F2F2"/>
            <w:vAlign w:val="center"/>
            <w:hideMark/>
          </w:tcPr>
          <w:p w14:paraId="3E992FA8"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|2*fx_high - 3*fy_low|</w:t>
            </w:r>
          </w:p>
        </w:tc>
        <w:tc>
          <w:tcPr>
            <w:tcW w:w="1842" w:type="dxa"/>
            <w:shd w:val="clear" w:color="000000" w:fill="F2F2F2"/>
            <w:vAlign w:val="center"/>
            <w:hideMark/>
          </w:tcPr>
          <w:p w14:paraId="15C62184"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|2*fy_low - 3*fx_high|</w:t>
            </w:r>
          </w:p>
        </w:tc>
        <w:tc>
          <w:tcPr>
            <w:tcW w:w="1843" w:type="dxa"/>
            <w:shd w:val="clear" w:color="000000" w:fill="F2F2F2"/>
            <w:vAlign w:val="center"/>
            <w:hideMark/>
          </w:tcPr>
          <w:p w14:paraId="6D00847D"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|2*fy_high -3*fx_low|</w:t>
            </w:r>
          </w:p>
        </w:tc>
      </w:tr>
      <w:tr w:rsidR="002B1EE0" w:rsidRPr="00DB7239" w14:paraId="42660408" w14:textId="77777777" w:rsidTr="002B1EE0">
        <w:trPr>
          <w:trHeight w:val="270"/>
        </w:trPr>
        <w:tc>
          <w:tcPr>
            <w:tcW w:w="2825" w:type="dxa"/>
            <w:shd w:val="clear" w:color="000000" w:fill="F2F2F2"/>
            <w:vAlign w:val="center"/>
            <w:hideMark/>
          </w:tcPr>
          <w:p w14:paraId="1E76E9B7"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52F0D644" w14:textId="77777777" w:rsidR="002B1EE0" w:rsidRPr="00E471F9" w:rsidRDefault="002B1EE0" w:rsidP="002B1EE0">
            <w:pPr>
              <w:spacing w:after="0"/>
              <w:jc w:val="center"/>
              <w:rPr>
                <w:rFonts w:ascii="Arial" w:hAnsi="Arial" w:cs="Arial"/>
                <w:color w:val="000000"/>
                <w:sz w:val="16"/>
                <w:szCs w:val="16"/>
                <w:highlight w:val="yellow"/>
              </w:rPr>
            </w:pPr>
            <w:r>
              <w:rPr>
                <w:rFonts w:ascii="Arial" w:hAnsi="Arial" w:cs="Arial"/>
                <w:color w:val="000000"/>
                <w:sz w:val="16"/>
                <w:szCs w:val="16"/>
              </w:rPr>
              <w:t>9994</w:t>
            </w:r>
          </w:p>
        </w:tc>
        <w:tc>
          <w:tcPr>
            <w:tcW w:w="1985" w:type="dxa"/>
            <w:shd w:val="clear" w:color="000000" w:fill="F2F2F2"/>
            <w:vAlign w:val="center"/>
            <w:hideMark/>
          </w:tcPr>
          <w:p w14:paraId="7C58BECC" w14:textId="77777777" w:rsidR="002B1EE0" w:rsidRPr="00E471F9" w:rsidRDefault="002B1EE0" w:rsidP="002B1EE0">
            <w:pPr>
              <w:spacing w:after="0"/>
              <w:jc w:val="center"/>
              <w:rPr>
                <w:rFonts w:ascii="Arial" w:hAnsi="Arial" w:cs="Arial"/>
                <w:color w:val="000000"/>
                <w:sz w:val="16"/>
                <w:szCs w:val="16"/>
                <w:highlight w:val="yellow"/>
              </w:rPr>
            </w:pPr>
            <w:r>
              <w:rPr>
                <w:rFonts w:ascii="Arial" w:hAnsi="Arial" w:cs="Arial"/>
                <w:color w:val="000000"/>
                <w:sz w:val="16"/>
                <w:szCs w:val="16"/>
              </w:rPr>
              <w:t>8404</w:t>
            </w:r>
          </w:p>
        </w:tc>
        <w:tc>
          <w:tcPr>
            <w:tcW w:w="1842" w:type="dxa"/>
            <w:shd w:val="clear" w:color="000000" w:fill="F2F2F2"/>
            <w:vAlign w:val="center"/>
            <w:hideMark/>
          </w:tcPr>
          <w:p w14:paraId="739C9EFA"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4356</w:t>
            </w:r>
          </w:p>
        </w:tc>
        <w:tc>
          <w:tcPr>
            <w:tcW w:w="1843" w:type="dxa"/>
            <w:shd w:val="clear" w:color="000000" w:fill="F2F2F2"/>
            <w:vAlign w:val="center"/>
            <w:hideMark/>
          </w:tcPr>
          <w:p w14:paraId="5A8BDB39"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5491</w:t>
            </w:r>
          </w:p>
        </w:tc>
      </w:tr>
      <w:tr w:rsidR="002B1EE0" w:rsidRPr="00DB7239" w14:paraId="5B3AB2E6" w14:textId="77777777" w:rsidTr="002B1EE0">
        <w:trPr>
          <w:trHeight w:val="270"/>
        </w:trPr>
        <w:tc>
          <w:tcPr>
            <w:tcW w:w="2825" w:type="dxa"/>
            <w:shd w:val="clear" w:color="000000" w:fill="F2F2F2"/>
            <w:vAlign w:val="center"/>
            <w:hideMark/>
          </w:tcPr>
          <w:p w14:paraId="5EB57714"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72A621BD"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|fx_low + 4*fy_low|</w:t>
            </w:r>
          </w:p>
        </w:tc>
        <w:tc>
          <w:tcPr>
            <w:tcW w:w="1985" w:type="dxa"/>
            <w:shd w:val="clear" w:color="000000" w:fill="F2F2F2"/>
            <w:vAlign w:val="center"/>
            <w:hideMark/>
          </w:tcPr>
          <w:p w14:paraId="6A6949F1"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|fx_high + 4*fy_high|</w:t>
            </w:r>
          </w:p>
        </w:tc>
        <w:tc>
          <w:tcPr>
            <w:tcW w:w="1842" w:type="dxa"/>
            <w:shd w:val="clear" w:color="000000" w:fill="F2F2F2"/>
            <w:vAlign w:val="center"/>
            <w:hideMark/>
          </w:tcPr>
          <w:p w14:paraId="64468D2C"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|fy_low + 4*fx_low|</w:t>
            </w:r>
          </w:p>
        </w:tc>
        <w:tc>
          <w:tcPr>
            <w:tcW w:w="1843" w:type="dxa"/>
            <w:shd w:val="clear" w:color="000000" w:fill="F2F2F2"/>
            <w:vAlign w:val="center"/>
            <w:hideMark/>
          </w:tcPr>
          <w:p w14:paraId="01A2BD09"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|fy_high + 4*fx_high|</w:t>
            </w:r>
          </w:p>
        </w:tc>
      </w:tr>
      <w:tr w:rsidR="002B1EE0" w:rsidRPr="00DB7239" w14:paraId="1981297D" w14:textId="77777777" w:rsidTr="002B1EE0">
        <w:trPr>
          <w:trHeight w:val="270"/>
        </w:trPr>
        <w:tc>
          <w:tcPr>
            <w:tcW w:w="2825" w:type="dxa"/>
            <w:shd w:val="clear" w:color="000000" w:fill="F2F2F2"/>
            <w:vAlign w:val="center"/>
            <w:hideMark/>
          </w:tcPr>
          <w:p w14:paraId="75EDF6F9"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45289675"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13903</w:t>
            </w:r>
          </w:p>
        </w:tc>
        <w:tc>
          <w:tcPr>
            <w:tcW w:w="1985" w:type="dxa"/>
            <w:shd w:val="clear" w:color="000000" w:fill="F2F2F2"/>
            <w:vAlign w:val="center"/>
            <w:hideMark/>
          </w:tcPr>
          <w:p w14:paraId="4120E4D7"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15948</w:t>
            </w:r>
          </w:p>
        </w:tc>
        <w:tc>
          <w:tcPr>
            <w:tcW w:w="1842" w:type="dxa"/>
            <w:shd w:val="clear" w:color="000000" w:fill="F2F2F2"/>
            <w:vAlign w:val="center"/>
            <w:hideMark/>
          </w:tcPr>
          <w:p w14:paraId="25F7D9E2" w14:textId="77777777" w:rsidR="002B1EE0" w:rsidRPr="00A80682" w:rsidRDefault="002B1EE0" w:rsidP="002B1EE0">
            <w:pPr>
              <w:spacing w:after="0"/>
              <w:jc w:val="center"/>
              <w:rPr>
                <w:rFonts w:ascii="Arial" w:hAnsi="Arial" w:cs="Arial"/>
                <w:color w:val="000000"/>
                <w:sz w:val="16"/>
                <w:szCs w:val="16"/>
                <w:highlight w:val="yellow"/>
              </w:rPr>
            </w:pPr>
            <w:r w:rsidRPr="00A80682">
              <w:rPr>
                <w:rFonts w:ascii="Arial" w:hAnsi="Arial" w:cs="Arial"/>
                <w:color w:val="000000"/>
                <w:sz w:val="16"/>
                <w:szCs w:val="16"/>
                <w:highlight w:val="yellow"/>
              </w:rPr>
              <w:t>6112</w:t>
            </w:r>
          </w:p>
        </w:tc>
        <w:tc>
          <w:tcPr>
            <w:tcW w:w="1843" w:type="dxa"/>
            <w:shd w:val="clear" w:color="000000" w:fill="F2F2F2"/>
            <w:vAlign w:val="center"/>
            <w:hideMark/>
          </w:tcPr>
          <w:p w14:paraId="306E7B69" w14:textId="77777777" w:rsidR="002B1EE0" w:rsidRPr="00A80682" w:rsidRDefault="002B1EE0" w:rsidP="002B1EE0">
            <w:pPr>
              <w:spacing w:after="0"/>
              <w:jc w:val="center"/>
              <w:rPr>
                <w:rFonts w:ascii="Arial" w:hAnsi="Arial" w:cs="Arial"/>
                <w:color w:val="000000"/>
                <w:sz w:val="16"/>
                <w:szCs w:val="16"/>
                <w:highlight w:val="yellow"/>
              </w:rPr>
            </w:pPr>
            <w:r w:rsidRPr="00A80682">
              <w:rPr>
                <w:rFonts w:ascii="Arial" w:hAnsi="Arial" w:cs="Arial"/>
                <w:color w:val="000000"/>
                <w:sz w:val="16"/>
                <w:szCs w:val="16"/>
                <w:highlight w:val="yellow"/>
              </w:rPr>
              <w:t>6792</w:t>
            </w:r>
          </w:p>
        </w:tc>
      </w:tr>
      <w:tr w:rsidR="002B1EE0" w:rsidRPr="00DB7239" w14:paraId="65AC0C2B" w14:textId="77777777" w:rsidTr="002B1EE0">
        <w:trPr>
          <w:trHeight w:val="270"/>
        </w:trPr>
        <w:tc>
          <w:tcPr>
            <w:tcW w:w="2825" w:type="dxa"/>
            <w:shd w:val="clear" w:color="000000" w:fill="F2F2F2"/>
            <w:vAlign w:val="center"/>
            <w:hideMark/>
          </w:tcPr>
          <w:p w14:paraId="0B2158AF"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1953F4DD"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|2*fx_low + 3*fy_low|</w:t>
            </w:r>
          </w:p>
        </w:tc>
        <w:tc>
          <w:tcPr>
            <w:tcW w:w="1985" w:type="dxa"/>
            <w:shd w:val="clear" w:color="000000" w:fill="F2F2F2"/>
            <w:vAlign w:val="center"/>
            <w:hideMark/>
          </w:tcPr>
          <w:p w14:paraId="44E57A1B"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|2*fx_high + 3*fy_high|</w:t>
            </w:r>
          </w:p>
        </w:tc>
        <w:tc>
          <w:tcPr>
            <w:tcW w:w="1842" w:type="dxa"/>
            <w:shd w:val="clear" w:color="000000" w:fill="F2F2F2"/>
            <w:vAlign w:val="center"/>
            <w:hideMark/>
          </w:tcPr>
          <w:p w14:paraId="328A4403"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|2*fy_low + 3*fx_low|</w:t>
            </w:r>
          </w:p>
        </w:tc>
        <w:tc>
          <w:tcPr>
            <w:tcW w:w="1843" w:type="dxa"/>
            <w:shd w:val="clear" w:color="000000" w:fill="F2F2F2"/>
            <w:vAlign w:val="center"/>
            <w:hideMark/>
          </w:tcPr>
          <w:p w14:paraId="7D5FF7A2"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|2*fy_high + 3*fx_high|</w:t>
            </w:r>
          </w:p>
        </w:tc>
      </w:tr>
      <w:tr w:rsidR="002B1EE0" w:rsidRPr="00DB7239" w14:paraId="0D4E765B" w14:textId="77777777" w:rsidTr="002B1EE0">
        <w:trPr>
          <w:trHeight w:val="270"/>
        </w:trPr>
        <w:tc>
          <w:tcPr>
            <w:tcW w:w="2825" w:type="dxa"/>
            <w:shd w:val="clear" w:color="000000" w:fill="F2F2F2"/>
            <w:vAlign w:val="center"/>
            <w:hideMark/>
          </w:tcPr>
          <w:p w14:paraId="145BB374"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lastRenderedPageBreak/>
              <w:t>IMD frequency limits (MHz)</w:t>
            </w:r>
          </w:p>
        </w:tc>
        <w:tc>
          <w:tcPr>
            <w:tcW w:w="1843" w:type="dxa"/>
            <w:shd w:val="clear" w:color="000000" w:fill="F2F2F2"/>
            <w:vAlign w:val="center"/>
            <w:hideMark/>
          </w:tcPr>
          <w:p w14:paraId="1D0016D9" w14:textId="77777777" w:rsidR="002B1EE0" w:rsidRPr="000E21BB" w:rsidRDefault="002B1EE0" w:rsidP="002B1EE0">
            <w:pPr>
              <w:spacing w:after="0"/>
              <w:jc w:val="center"/>
              <w:rPr>
                <w:rFonts w:ascii="Arial" w:hAnsi="Arial" w:cs="Arial"/>
                <w:color w:val="000000"/>
                <w:sz w:val="16"/>
                <w:szCs w:val="16"/>
                <w:highlight w:val="yellow"/>
              </w:rPr>
            </w:pPr>
            <w:r>
              <w:rPr>
                <w:rFonts w:ascii="Arial" w:hAnsi="Arial" w:cs="Arial"/>
                <w:color w:val="000000"/>
                <w:sz w:val="16"/>
                <w:szCs w:val="16"/>
              </w:rPr>
              <w:t>11306</w:t>
            </w:r>
          </w:p>
        </w:tc>
        <w:tc>
          <w:tcPr>
            <w:tcW w:w="1985" w:type="dxa"/>
            <w:shd w:val="clear" w:color="000000" w:fill="F2F2F2"/>
            <w:vAlign w:val="center"/>
            <w:hideMark/>
          </w:tcPr>
          <w:p w14:paraId="27795508" w14:textId="77777777" w:rsidR="002B1EE0" w:rsidRPr="000E21BB" w:rsidRDefault="002B1EE0" w:rsidP="002B1EE0">
            <w:pPr>
              <w:spacing w:after="0"/>
              <w:jc w:val="center"/>
              <w:rPr>
                <w:rFonts w:ascii="Arial" w:hAnsi="Arial" w:cs="Arial"/>
                <w:color w:val="000000"/>
                <w:sz w:val="16"/>
                <w:szCs w:val="16"/>
                <w:highlight w:val="yellow"/>
              </w:rPr>
            </w:pPr>
            <w:r>
              <w:rPr>
                <w:rFonts w:ascii="Arial" w:hAnsi="Arial" w:cs="Arial"/>
                <w:color w:val="000000"/>
                <w:sz w:val="16"/>
                <w:szCs w:val="16"/>
              </w:rPr>
              <w:t>12896</w:t>
            </w:r>
          </w:p>
        </w:tc>
        <w:tc>
          <w:tcPr>
            <w:tcW w:w="1842" w:type="dxa"/>
            <w:shd w:val="clear" w:color="000000" w:fill="F2F2F2"/>
            <w:vAlign w:val="center"/>
            <w:hideMark/>
          </w:tcPr>
          <w:p w14:paraId="74BFD158"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8709</w:t>
            </w:r>
          </w:p>
        </w:tc>
        <w:tc>
          <w:tcPr>
            <w:tcW w:w="1843" w:type="dxa"/>
            <w:shd w:val="clear" w:color="000000" w:fill="F2F2F2"/>
            <w:vAlign w:val="center"/>
            <w:hideMark/>
          </w:tcPr>
          <w:p w14:paraId="7DCF1B12"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9844</w:t>
            </w:r>
          </w:p>
        </w:tc>
      </w:tr>
    </w:tbl>
    <w:p w14:paraId="161F3B6E" w14:textId="77777777" w:rsidR="002B1EE0" w:rsidRPr="0073594C" w:rsidRDefault="002B1EE0" w:rsidP="002B1EE0">
      <w:pPr>
        <w:rPr>
          <w:lang w:eastAsia="ko-KR"/>
        </w:rPr>
      </w:pPr>
    </w:p>
    <w:p w14:paraId="4737B18B" w14:textId="32AED81F" w:rsidR="002B1EE0" w:rsidRPr="0073594C" w:rsidRDefault="002B1EE0" w:rsidP="002B1EE0">
      <w:pPr>
        <w:jc w:val="center"/>
        <w:rPr>
          <w:lang w:eastAsia="zh-CN"/>
        </w:rPr>
      </w:pPr>
      <w:r w:rsidRPr="0073594C">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57</w:t>
      </w:r>
      <w:r w:rsidRPr="0073594C">
        <w:rPr>
          <w:rFonts w:ascii="Arial" w:hAnsi="Arial" w:cs="Arial"/>
          <w:b/>
          <w:bCs/>
          <w:lang w:val="en-US" w:eastAsia="zh-CN"/>
        </w:rPr>
        <w:t>.2</w:t>
      </w:r>
      <w:r w:rsidRPr="0073594C">
        <w:rPr>
          <w:rFonts w:ascii="Arial" w:hAnsi="Arial" w:cs="Arial"/>
          <w:b/>
          <w:bCs/>
          <w:lang w:val="en-US"/>
        </w:rPr>
        <w:t>.</w:t>
      </w:r>
      <w:r>
        <w:rPr>
          <w:rFonts w:ascii="Arial" w:hAnsi="Arial" w:cs="Arial"/>
          <w:b/>
          <w:bCs/>
          <w:lang w:val="en-US" w:eastAsia="zh-CN"/>
        </w:rPr>
        <w:t>1</w:t>
      </w:r>
      <w:r w:rsidRPr="0073594C">
        <w:rPr>
          <w:rFonts w:ascii="Arial" w:hAnsi="Arial" w:cs="Arial"/>
          <w:b/>
          <w:bCs/>
          <w:lang w:val="en-US"/>
        </w:rPr>
        <w:t xml:space="preserve">-2: Band </w:t>
      </w:r>
      <w:r w:rsidRPr="0073594C">
        <w:rPr>
          <w:rFonts w:ascii="Arial" w:hAnsi="Arial" w:cs="Arial"/>
          <w:b/>
          <w:bCs/>
          <w:lang w:val="en-US" w:eastAsia="zh-CN"/>
        </w:rPr>
        <w:t>n</w:t>
      </w:r>
      <w:r>
        <w:rPr>
          <w:rFonts w:ascii="Arial" w:hAnsi="Arial" w:cs="Arial"/>
          <w:b/>
          <w:bCs/>
          <w:lang w:val="en-US" w:eastAsia="zh-CN"/>
        </w:rPr>
        <w:t>28</w:t>
      </w:r>
      <w:r w:rsidRPr="0073594C">
        <w:rPr>
          <w:rFonts w:ascii="Arial" w:hAnsi="Arial" w:cs="Arial"/>
          <w:b/>
          <w:bCs/>
          <w:lang w:val="en-US"/>
        </w:rPr>
        <w:t xml:space="preserve"> and Band </w:t>
      </w:r>
      <w:r w:rsidRPr="0073594C">
        <w:rPr>
          <w:rFonts w:ascii="Arial" w:hAnsi="Arial" w:cs="Arial"/>
          <w:b/>
          <w:bCs/>
          <w:lang w:val="en-US" w:eastAsia="zh-CN"/>
        </w:rPr>
        <w:t>n</w:t>
      </w:r>
      <w:r>
        <w:rPr>
          <w:rFonts w:ascii="Arial" w:hAnsi="Arial" w:cs="Arial"/>
          <w:b/>
          <w:bCs/>
          <w:lang w:val="en-US" w:eastAsia="zh-CN"/>
        </w:rPr>
        <w:t>102</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harmonics and IMD products</w:t>
      </w:r>
    </w:p>
    <w:tbl>
      <w:tblPr>
        <w:tblW w:w="103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825"/>
        <w:gridCol w:w="1843"/>
        <w:gridCol w:w="1985"/>
        <w:gridCol w:w="1842"/>
        <w:gridCol w:w="1843"/>
      </w:tblGrid>
      <w:tr w:rsidR="002B1EE0" w:rsidRPr="00DB7239" w14:paraId="7AD7E891" w14:textId="77777777" w:rsidTr="002B1EE0">
        <w:trPr>
          <w:trHeight w:val="270"/>
        </w:trPr>
        <w:tc>
          <w:tcPr>
            <w:tcW w:w="2825" w:type="dxa"/>
            <w:shd w:val="clear" w:color="auto" w:fill="auto"/>
            <w:vAlign w:val="center"/>
            <w:hideMark/>
          </w:tcPr>
          <w:p w14:paraId="3EA2FF62" w14:textId="77777777" w:rsidR="002B1EE0" w:rsidRPr="00DB7239" w:rsidRDefault="002B1EE0" w:rsidP="002B1EE0">
            <w:pPr>
              <w:spacing w:after="0"/>
              <w:jc w:val="center"/>
              <w:rPr>
                <w:rFonts w:ascii="Arial" w:hAnsi="Arial" w:cs="Arial"/>
                <w:b/>
                <w:bCs/>
                <w:color w:val="000000"/>
                <w:sz w:val="18"/>
                <w:szCs w:val="18"/>
              </w:rPr>
            </w:pPr>
            <w:r w:rsidRPr="00DB7239">
              <w:rPr>
                <w:rFonts w:ascii="Arial" w:hAnsi="Arial" w:cs="Arial"/>
                <w:b/>
                <w:bCs/>
                <w:color w:val="000000"/>
                <w:sz w:val="18"/>
                <w:szCs w:val="18"/>
              </w:rPr>
              <w:t>UE UL carriers</w:t>
            </w:r>
          </w:p>
        </w:tc>
        <w:tc>
          <w:tcPr>
            <w:tcW w:w="1843" w:type="dxa"/>
            <w:shd w:val="clear" w:color="auto" w:fill="auto"/>
            <w:vAlign w:val="center"/>
            <w:hideMark/>
          </w:tcPr>
          <w:p w14:paraId="0E2C1CEF" w14:textId="77777777" w:rsidR="002B1EE0" w:rsidRPr="00DB7239" w:rsidRDefault="002B1EE0" w:rsidP="002B1EE0">
            <w:pPr>
              <w:spacing w:after="0"/>
              <w:jc w:val="center"/>
              <w:rPr>
                <w:rFonts w:ascii="Arial" w:hAnsi="Arial" w:cs="Arial"/>
                <w:b/>
                <w:bCs/>
                <w:color w:val="000000"/>
                <w:sz w:val="18"/>
                <w:szCs w:val="18"/>
              </w:rPr>
            </w:pPr>
            <w:r w:rsidRPr="00DB7239">
              <w:rPr>
                <w:rFonts w:ascii="Arial" w:hAnsi="Arial" w:cs="Arial"/>
                <w:b/>
                <w:bCs/>
                <w:color w:val="000000"/>
                <w:sz w:val="18"/>
                <w:szCs w:val="18"/>
              </w:rPr>
              <w:t>fx_low</w:t>
            </w:r>
          </w:p>
        </w:tc>
        <w:tc>
          <w:tcPr>
            <w:tcW w:w="1985" w:type="dxa"/>
            <w:shd w:val="clear" w:color="auto" w:fill="auto"/>
            <w:vAlign w:val="center"/>
            <w:hideMark/>
          </w:tcPr>
          <w:p w14:paraId="4D5EB77E" w14:textId="77777777" w:rsidR="002B1EE0" w:rsidRPr="00DB7239" w:rsidRDefault="002B1EE0" w:rsidP="002B1EE0">
            <w:pPr>
              <w:spacing w:after="0"/>
              <w:jc w:val="center"/>
              <w:rPr>
                <w:rFonts w:ascii="Arial" w:hAnsi="Arial" w:cs="Arial"/>
                <w:b/>
                <w:bCs/>
                <w:color w:val="000000"/>
                <w:sz w:val="18"/>
                <w:szCs w:val="18"/>
              </w:rPr>
            </w:pPr>
            <w:r w:rsidRPr="00DB7239">
              <w:rPr>
                <w:rFonts w:ascii="Arial" w:hAnsi="Arial" w:cs="Arial"/>
                <w:b/>
                <w:bCs/>
                <w:color w:val="000000"/>
                <w:sz w:val="18"/>
                <w:szCs w:val="18"/>
              </w:rPr>
              <w:t>fx_high</w:t>
            </w:r>
          </w:p>
        </w:tc>
        <w:tc>
          <w:tcPr>
            <w:tcW w:w="1842" w:type="dxa"/>
            <w:shd w:val="clear" w:color="auto" w:fill="auto"/>
            <w:vAlign w:val="center"/>
            <w:hideMark/>
          </w:tcPr>
          <w:p w14:paraId="45B23F3B" w14:textId="77777777" w:rsidR="002B1EE0" w:rsidRPr="00DB7239" w:rsidRDefault="002B1EE0" w:rsidP="002B1EE0">
            <w:pPr>
              <w:spacing w:after="0"/>
              <w:jc w:val="center"/>
              <w:rPr>
                <w:rFonts w:ascii="Arial" w:hAnsi="Arial" w:cs="Arial"/>
                <w:b/>
                <w:bCs/>
                <w:color w:val="000000"/>
                <w:sz w:val="18"/>
                <w:szCs w:val="18"/>
              </w:rPr>
            </w:pPr>
            <w:r w:rsidRPr="00DB7239">
              <w:rPr>
                <w:rFonts w:ascii="Arial" w:hAnsi="Arial" w:cs="Arial"/>
                <w:b/>
                <w:bCs/>
                <w:color w:val="000000"/>
                <w:sz w:val="18"/>
                <w:szCs w:val="18"/>
              </w:rPr>
              <w:t>fy_low</w:t>
            </w:r>
          </w:p>
        </w:tc>
        <w:tc>
          <w:tcPr>
            <w:tcW w:w="1843" w:type="dxa"/>
            <w:shd w:val="clear" w:color="auto" w:fill="auto"/>
            <w:vAlign w:val="center"/>
            <w:hideMark/>
          </w:tcPr>
          <w:p w14:paraId="623087D5" w14:textId="77777777" w:rsidR="002B1EE0" w:rsidRPr="00DB7239" w:rsidRDefault="002B1EE0" w:rsidP="002B1EE0">
            <w:pPr>
              <w:spacing w:after="0"/>
              <w:jc w:val="center"/>
              <w:rPr>
                <w:rFonts w:ascii="Arial" w:hAnsi="Arial" w:cs="Arial"/>
                <w:b/>
                <w:bCs/>
                <w:color w:val="000000"/>
                <w:sz w:val="18"/>
                <w:szCs w:val="18"/>
              </w:rPr>
            </w:pPr>
            <w:r w:rsidRPr="00DB7239">
              <w:rPr>
                <w:rFonts w:ascii="Arial" w:hAnsi="Arial" w:cs="Arial"/>
                <w:b/>
                <w:bCs/>
                <w:color w:val="000000"/>
                <w:sz w:val="18"/>
                <w:szCs w:val="18"/>
              </w:rPr>
              <w:t>fy_high</w:t>
            </w:r>
          </w:p>
        </w:tc>
      </w:tr>
      <w:tr w:rsidR="002B1EE0" w:rsidRPr="00DB7239" w14:paraId="1924A749" w14:textId="77777777" w:rsidTr="002B1EE0">
        <w:trPr>
          <w:trHeight w:val="270"/>
        </w:trPr>
        <w:tc>
          <w:tcPr>
            <w:tcW w:w="2825" w:type="dxa"/>
            <w:shd w:val="clear" w:color="000000" w:fill="F2F2F2"/>
            <w:vAlign w:val="center"/>
            <w:hideMark/>
          </w:tcPr>
          <w:p w14:paraId="4801FBFC"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UL Frequency [MHz]</w:t>
            </w:r>
          </w:p>
        </w:tc>
        <w:tc>
          <w:tcPr>
            <w:tcW w:w="1843" w:type="dxa"/>
            <w:shd w:val="clear" w:color="000000" w:fill="F2F2F2"/>
            <w:vAlign w:val="center"/>
            <w:hideMark/>
          </w:tcPr>
          <w:p w14:paraId="0F2CCF63"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703</w:t>
            </w:r>
          </w:p>
        </w:tc>
        <w:tc>
          <w:tcPr>
            <w:tcW w:w="1985" w:type="dxa"/>
            <w:shd w:val="clear" w:color="000000" w:fill="F2F2F2"/>
            <w:vAlign w:val="center"/>
            <w:hideMark/>
          </w:tcPr>
          <w:p w14:paraId="451CBE77"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748</w:t>
            </w:r>
          </w:p>
        </w:tc>
        <w:tc>
          <w:tcPr>
            <w:tcW w:w="1842" w:type="dxa"/>
            <w:shd w:val="clear" w:color="000000" w:fill="F2F2F2"/>
            <w:vAlign w:val="center"/>
            <w:hideMark/>
          </w:tcPr>
          <w:p w14:paraId="7AC3A93A"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5925</w:t>
            </w:r>
          </w:p>
        </w:tc>
        <w:tc>
          <w:tcPr>
            <w:tcW w:w="1843" w:type="dxa"/>
            <w:shd w:val="clear" w:color="000000" w:fill="F2F2F2"/>
            <w:vAlign w:val="center"/>
            <w:hideMark/>
          </w:tcPr>
          <w:p w14:paraId="3F4019A5"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6425</w:t>
            </w:r>
          </w:p>
        </w:tc>
      </w:tr>
      <w:tr w:rsidR="002B1EE0" w:rsidRPr="00DB7239" w14:paraId="5BD300B0" w14:textId="77777777" w:rsidTr="002B1EE0">
        <w:trPr>
          <w:trHeight w:val="270"/>
        </w:trPr>
        <w:tc>
          <w:tcPr>
            <w:tcW w:w="2825" w:type="dxa"/>
            <w:shd w:val="clear" w:color="000000" w:fill="F2F2F2"/>
            <w:vAlign w:val="center"/>
            <w:hideMark/>
          </w:tcPr>
          <w:p w14:paraId="2E3254EB"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DL Frequency [MHz]</w:t>
            </w:r>
          </w:p>
        </w:tc>
        <w:tc>
          <w:tcPr>
            <w:tcW w:w="1843" w:type="dxa"/>
            <w:shd w:val="clear" w:color="000000" w:fill="F2F2F2"/>
            <w:vAlign w:val="center"/>
            <w:hideMark/>
          </w:tcPr>
          <w:p w14:paraId="5BF07417"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758</w:t>
            </w:r>
          </w:p>
        </w:tc>
        <w:tc>
          <w:tcPr>
            <w:tcW w:w="1985" w:type="dxa"/>
            <w:shd w:val="clear" w:color="000000" w:fill="F2F2F2"/>
            <w:vAlign w:val="center"/>
            <w:hideMark/>
          </w:tcPr>
          <w:p w14:paraId="32A28374"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803</w:t>
            </w:r>
          </w:p>
        </w:tc>
        <w:tc>
          <w:tcPr>
            <w:tcW w:w="1842" w:type="dxa"/>
            <w:shd w:val="clear" w:color="000000" w:fill="F2F2F2"/>
            <w:vAlign w:val="center"/>
            <w:hideMark/>
          </w:tcPr>
          <w:p w14:paraId="1F99BE9A"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5925</w:t>
            </w:r>
          </w:p>
        </w:tc>
        <w:tc>
          <w:tcPr>
            <w:tcW w:w="1843" w:type="dxa"/>
            <w:shd w:val="clear" w:color="000000" w:fill="F2F2F2"/>
            <w:vAlign w:val="center"/>
            <w:hideMark/>
          </w:tcPr>
          <w:p w14:paraId="6831DC08"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6425</w:t>
            </w:r>
          </w:p>
        </w:tc>
      </w:tr>
      <w:tr w:rsidR="002B1EE0" w:rsidRPr="00DB7239" w14:paraId="735B1344" w14:textId="77777777" w:rsidTr="002B1EE0">
        <w:trPr>
          <w:trHeight w:val="270"/>
        </w:trPr>
        <w:tc>
          <w:tcPr>
            <w:tcW w:w="2825" w:type="dxa"/>
            <w:shd w:val="clear" w:color="auto" w:fill="auto"/>
            <w:vAlign w:val="center"/>
            <w:hideMark/>
          </w:tcPr>
          <w:p w14:paraId="48CE3B5A"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2nd order IMD products</w:t>
            </w:r>
          </w:p>
        </w:tc>
        <w:tc>
          <w:tcPr>
            <w:tcW w:w="1843" w:type="dxa"/>
            <w:shd w:val="clear" w:color="auto" w:fill="auto"/>
            <w:vAlign w:val="center"/>
            <w:hideMark/>
          </w:tcPr>
          <w:p w14:paraId="2AC7B640"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|fy_low – fx_high|</w:t>
            </w:r>
          </w:p>
        </w:tc>
        <w:tc>
          <w:tcPr>
            <w:tcW w:w="1985" w:type="dxa"/>
            <w:shd w:val="clear" w:color="auto" w:fill="auto"/>
            <w:vAlign w:val="center"/>
            <w:hideMark/>
          </w:tcPr>
          <w:p w14:paraId="4AA784D3"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|fy_high – fx_low|</w:t>
            </w:r>
          </w:p>
        </w:tc>
        <w:tc>
          <w:tcPr>
            <w:tcW w:w="1842" w:type="dxa"/>
            <w:shd w:val="clear" w:color="auto" w:fill="auto"/>
            <w:vAlign w:val="center"/>
            <w:hideMark/>
          </w:tcPr>
          <w:p w14:paraId="179F68BF"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|fy_low + fx_low|</w:t>
            </w:r>
          </w:p>
        </w:tc>
        <w:tc>
          <w:tcPr>
            <w:tcW w:w="1843" w:type="dxa"/>
            <w:shd w:val="clear" w:color="auto" w:fill="auto"/>
            <w:vAlign w:val="center"/>
            <w:hideMark/>
          </w:tcPr>
          <w:p w14:paraId="598235E9"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|fy_high + fx_high|</w:t>
            </w:r>
          </w:p>
        </w:tc>
      </w:tr>
      <w:tr w:rsidR="002B1EE0" w:rsidRPr="00DB7239" w14:paraId="11C31C84" w14:textId="77777777" w:rsidTr="002B1EE0">
        <w:trPr>
          <w:trHeight w:val="270"/>
        </w:trPr>
        <w:tc>
          <w:tcPr>
            <w:tcW w:w="2825" w:type="dxa"/>
            <w:shd w:val="clear" w:color="auto" w:fill="auto"/>
            <w:vAlign w:val="center"/>
            <w:hideMark/>
          </w:tcPr>
          <w:p w14:paraId="07FF1FED"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61788343" w14:textId="77777777" w:rsidR="002B1EE0" w:rsidRPr="00E471F9" w:rsidRDefault="002B1EE0" w:rsidP="002B1EE0">
            <w:pPr>
              <w:spacing w:after="0"/>
              <w:jc w:val="center"/>
              <w:rPr>
                <w:rFonts w:ascii="Arial" w:hAnsi="Arial" w:cs="Arial"/>
                <w:color w:val="000000"/>
                <w:sz w:val="16"/>
                <w:szCs w:val="16"/>
                <w:highlight w:val="yellow"/>
              </w:rPr>
            </w:pPr>
            <w:r>
              <w:rPr>
                <w:rFonts w:ascii="Arial" w:hAnsi="Arial" w:cs="Arial"/>
                <w:color w:val="000000"/>
                <w:sz w:val="16"/>
                <w:szCs w:val="16"/>
              </w:rPr>
              <w:t>5177</w:t>
            </w:r>
          </w:p>
        </w:tc>
        <w:tc>
          <w:tcPr>
            <w:tcW w:w="1985" w:type="dxa"/>
            <w:shd w:val="clear" w:color="auto" w:fill="auto"/>
            <w:vAlign w:val="center"/>
            <w:hideMark/>
          </w:tcPr>
          <w:p w14:paraId="67509C12" w14:textId="77777777" w:rsidR="002B1EE0" w:rsidRPr="00E471F9" w:rsidRDefault="002B1EE0" w:rsidP="002B1EE0">
            <w:pPr>
              <w:spacing w:after="0"/>
              <w:jc w:val="center"/>
              <w:rPr>
                <w:rFonts w:ascii="Arial" w:hAnsi="Arial" w:cs="Arial"/>
                <w:color w:val="000000"/>
                <w:sz w:val="16"/>
                <w:szCs w:val="16"/>
                <w:highlight w:val="yellow"/>
              </w:rPr>
            </w:pPr>
            <w:r>
              <w:rPr>
                <w:rFonts w:ascii="Arial" w:hAnsi="Arial" w:cs="Arial"/>
                <w:color w:val="000000"/>
                <w:sz w:val="16"/>
                <w:szCs w:val="16"/>
              </w:rPr>
              <w:t>5722</w:t>
            </w:r>
          </w:p>
        </w:tc>
        <w:tc>
          <w:tcPr>
            <w:tcW w:w="1842" w:type="dxa"/>
            <w:shd w:val="clear" w:color="auto" w:fill="auto"/>
            <w:vAlign w:val="center"/>
            <w:hideMark/>
          </w:tcPr>
          <w:p w14:paraId="1A804C9D"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6628</w:t>
            </w:r>
          </w:p>
        </w:tc>
        <w:tc>
          <w:tcPr>
            <w:tcW w:w="1843" w:type="dxa"/>
            <w:shd w:val="clear" w:color="auto" w:fill="auto"/>
            <w:vAlign w:val="center"/>
            <w:hideMark/>
          </w:tcPr>
          <w:p w14:paraId="4707CFFE"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7173</w:t>
            </w:r>
          </w:p>
        </w:tc>
      </w:tr>
      <w:tr w:rsidR="002B1EE0" w:rsidRPr="00DB7239" w14:paraId="52F36ED7" w14:textId="77777777" w:rsidTr="002B1EE0">
        <w:trPr>
          <w:trHeight w:val="270"/>
        </w:trPr>
        <w:tc>
          <w:tcPr>
            <w:tcW w:w="2825" w:type="dxa"/>
            <w:shd w:val="clear" w:color="000000" w:fill="F2F2F2"/>
            <w:vAlign w:val="center"/>
            <w:hideMark/>
          </w:tcPr>
          <w:p w14:paraId="0529B43F"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3rd order IMD products</w:t>
            </w:r>
          </w:p>
        </w:tc>
        <w:tc>
          <w:tcPr>
            <w:tcW w:w="1843" w:type="dxa"/>
            <w:shd w:val="clear" w:color="000000" w:fill="F2F2F2"/>
            <w:vAlign w:val="center"/>
            <w:hideMark/>
          </w:tcPr>
          <w:p w14:paraId="2BF48285"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|2*fx_low – fy_high|</w:t>
            </w:r>
          </w:p>
        </w:tc>
        <w:tc>
          <w:tcPr>
            <w:tcW w:w="1985" w:type="dxa"/>
            <w:shd w:val="clear" w:color="000000" w:fill="F2F2F2"/>
            <w:vAlign w:val="center"/>
            <w:hideMark/>
          </w:tcPr>
          <w:p w14:paraId="5E3FF38B"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|2*fx_high – fy_low|</w:t>
            </w:r>
          </w:p>
        </w:tc>
        <w:tc>
          <w:tcPr>
            <w:tcW w:w="1842" w:type="dxa"/>
            <w:shd w:val="clear" w:color="000000" w:fill="F2F2F2"/>
            <w:vAlign w:val="center"/>
            <w:hideMark/>
          </w:tcPr>
          <w:p w14:paraId="566F036C"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|2*fy_low – fx_high|</w:t>
            </w:r>
          </w:p>
        </w:tc>
        <w:tc>
          <w:tcPr>
            <w:tcW w:w="1843" w:type="dxa"/>
            <w:shd w:val="clear" w:color="000000" w:fill="F2F2F2"/>
            <w:vAlign w:val="center"/>
            <w:hideMark/>
          </w:tcPr>
          <w:p w14:paraId="7BE31D99"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|2*fy_high – fx_low|</w:t>
            </w:r>
          </w:p>
        </w:tc>
      </w:tr>
      <w:tr w:rsidR="002B1EE0" w:rsidRPr="00DB7239" w14:paraId="4A58A468" w14:textId="77777777" w:rsidTr="002B1EE0">
        <w:trPr>
          <w:trHeight w:val="270"/>
        </w:trPr>
        <w:tc>
          <w:tcPr>
            <w:tcW w:w="2825" w:type="dxa"/>
            <w:shd w:val="clear" w:color="000000" w:fill="F2F2F2"/>
            <w:vAlign w:val="center"/>
            <w:hideMark/>
          </w:tcPr>
          <w:p w14:paraId="5FF01C79"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19813D27"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5019</w:t>
            </w:r>
          </w:p>
        </w:tc>
        <w:tc>
          <w:tcPr>
            <w:tcW w:w="1985" w:type="dxa"/>
            <w:shd w:val="clear" w:color="000000" w:fill="F2F2F2"/>
            <w:vAlign w:val="center"/>
            <w:hideMark/>
          </w:tcPr>
          <w:p w14:paraId="0E13C9ED"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4429</w:t>
            </w:r>
          </w:p>
        </w:tc>
        <w:tc>
          <w:tcPr>
            <w:tcW w:w="1842" w:type="dxa"/>
            <w:shd w:val="clear" w:color="000000" w:fill="F2F2F2"/>
            <w:vAlign w:val="center"/>
            <w:hideMark/>
          </w:tcPr>
          <w:p w14:paraId="28364AE3"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11102</w:t>
            </w:r>
          </w:p>
        </w:tc>
        <w:tc>
          <w:tcPr>
            <w:tcW w:w="1843" w:type="dxa"/>
            <w:shd w:val="clear" w:color="000000" w:fill="F2F2F2"/>
            <w:vAlign w:val="center"/>
            <w:hideMark/>
          </w:tcPr>
          <w:p w14:paraId="45E3AC5F"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12147</w:t>
            </w:r>
          </w:p>
        </w:tc>
      </w:tr>
      <w:tr w:rsidR="002B1EE0" w:rsidRPr="00DB7239" w14:paraId="04AD5843" w14:textId="77777777" w:rsidTr="002B1EE0">
        <w:trPr>
          <w:trHeight w:val="270"/>
        </w:trPr>
        <w:tc>
          <w:tcPr>
            <w:tcW w:w="2825" w:type="dxa"/>
            <w:shd w:val="clear" w:color="000000" w:fill="F2F2F2"/>
            <w:vAlign w:val="center"/>
            <w:hideMark/>
          </w:tcPr>
          <w:p w14:paraId="45A81933"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3rd order IMD products</w:t>
            </w:r>
          </w:p>
        </w:tc>
        <w:tc>
          <w:tcPr>
            <w:tcW w:w="1843" w:type="dxa"/>
            <w:shd w:val="clear" w:color="000000" w:fill="F2F2F2"/>
            <w:vAlign w:val="center"/>
            <w:hideMark/>
          </w:tcPr>
          <w:p w14:paraId="5CDB9730"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|2*fx_low + fy_low|</w:t>
            </w:r>
          </w:p>
        </w:tc>
        <w:tc>
          <w:tcPr>
            <w:tcW w:w="1985" w:type="dxa"/>
            <w:shd w:val="clear" w:color="000000" w:fill="F2F2F2"/>
            <w:vAlign w:val="center"/>
            <w:hideMark/>
          </w:tcPr>
          <w:p w14:paraId="6F43E839"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|2*fx_high + fy_high|</w:t>
            </w:r>
          </w:p>
        </w:tc>
        <w:tc>
          <w:tcPr>
            <w:tcW w:w="1842" w:type="dxa"/>
            <w:shd w:val="clear" w:color="000000" w:fill="F2F2F2"/>
            <w:vAlign w:val="center"/>
            <w:hideMark/>
          </w:tcPr>
          <w:p w14:paraId="1B30C01B"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|2*fy_low + fx_low|</w:t>
            </w:r>
          </w:p>
        </w:tc>
        <w:tc>
          <w:tcPr>
            <w:tcW w:w="1843" w:type="dxa"/>
            <w:shd w:val="clear" w:color="000000" w:fill="F2F2F2"/>
            <w:vAlign w:val="center"/>
            <w:hideMark/>
          </w:tcPr>
          <w:p w14:paraId="384686C7"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|2*fy_high + fx_high|</w:t>
            </w:r>
          </w:p>
        </w:tc>
      </w:tr>
      <w:tr w:rsidR="002B1EE0" w:rsidRPr="00DB7239" w14:paraId="60A57172" w14:textId="77777777" w:rsidTr="002B1EE0">
        <w:trPr>
          <w:trHeight w:val="270"/>
        </w:trPr>
        <w:tc>
          <w:tcPr>
            <w:tcW w:w="2825" w:type="dxa"/>
            <w:shd w:val="clear" w:color="000000" w:fill="F2F2F2"/>
            <w:vAlign w:val="center"/>
            <w:hideMark/>
          </w:tcPr>
          <w:p w14:paraId="091FBF43"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21F9144E"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7331</w:t>
            </w:r>
          </w:p>
        </w:tc>
        <w:tc>
          <w:tcPr>
            <w:tcW w:w="1985" w:type="dxa"/>
            <w:shd w:val="clear" w:color="000000" w:fill="F2F2F2"/>
            <w:vAlign w:val="center"/>
            <w:hideMark/>
          </w:tcPr>
          <w:p w14:paraId="6B8CB931"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7921</w:t>
            </w:r>
          </w:p>
        </w:tc>
        <w:tc>
          <w:tcPr>
            <w:tcW w:w="1842" w:type="dxa"/>
            <w:shd w:val="clear" w:color="000000" w:fill="F2F2F2"/>
            <w:vAlign w:val="center"/>
            <w:hideMark/>
          </w:tcPr>
          <w:p w14:paraId="10A98A3C"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12553</w:t>
            </w:r>
          </w:p>
        </w:tc>
        <w:tc>
          <w:tcPr>
            <w:tcW w:w="1843" w:type="dxa"/>
            <w:shd w:val="clear" w:color="000000" w:fill="F2F2F2"/>
            <w:vAlign w:val="center"/>
            <w:hideMark/>
          </w:tcPr>
          <w:p w14:paraId="5328D5F8"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13598</w:t>
            </w:r>
          </w:p>
        </w:tc>
      </w:tr>
      <w:tr w:rsidR="002B1EE0" w:rsidRPr="00DB7239" w14:paraId="2CB62D1F" w14:textId="77777777" w:rsidTr="002B1EE0">
        <w:trPr>
          <w:trHeight w:val="270"/>
        </w:trPr>
        <w:tc>
          <w:tcPr>
            <w:tcW w:w="2825" w:type="dxa"/>
            <w:shd w:val="clear" w:color="auto" w:fill="auto"/>
            <w:vAlign w:val="center"/>
            <w:hideMark/>
          </w:tcPr>
          <w:p w14:paraId="45FE00E6"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3C755344"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|3*fx_low –1* fy_high|</w:t>
            </w:r>
          </w:p>
        </w:tc>
        <w:tc>
          <w:tcPr>
            <w:tcW w:w="1985" w:type="dxa"/>
            <w:shd w:val="clear" w:color="auto" w:fill="auto"/>
            <w:vAlign w:val="center"/>
            <w:hideMark/>
          </w:tcPr>
          <w:p w14:paraId="7C083E20"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|3*fx_high – 1*fy_low|</w:t>
            </w:r>
          </w:p>
        </w:tc>
        <w:tc>
          <w:tcPr>
            <w:tcW w:w="1842" w:type="dxa"/>
            <w:shd w:val="clear" w:color="auto" w:fill="auto"/>
            <w:vAlign w:val="center"/>
            <w:hideMark/>
          </w:tcPr>
          <w:p w14:paraId="63445D70"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|3*fy_low – 1*fx_high|</w:t>
            </w:r>
          </w:p>
        </w:tc>
        <w:tc>
          <w:tcPr>
            <w:tcW w:w="1843" w:type="dxa"/>
            <w:shd w:val="clear" w:color="auto" w:fill="auto"/>
            <w:vAlign w:val="center"/>
            <w:hideMark/>
          </w:tcPr>
          <w:p w14:paraId="50C18FCB"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|3*fy_high – 1*fx_low|</w:t>
            </w:r>
          </w:p>
        </w:tc>
      </w:tr>
      <w:tr w:rsidR="002B1EE0" w:rsidRPr="00DB7239" w14:paraId="761F9742" w14:textId="77777777" w:rsidTr="002B1EE0">
        <w:trPr>
          <w:trHeight w:val="270"/>
        </w:trPr>
        <w:tc>
          <w:tcPr>
            <w:tcW w:w="2825" w:type="dxa"/>
            <w:shd w:val="clear" w:color="auto" w:fill="auto"/>
            <w:vAlign w:val="center"/>
            <w:hideMark/>
          </w:tcPr>
          <w:p w14:paraId="63EDD7F3"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36826F60" w14:textId="77777777" w:rsidR="002B1EE0" w:rsidRPr="00A80682" w:rsidRDefault="002B1EE0" w:rsidP="002B1EE0">
            <w:pPr>
              <w:spacing w:after="0"/>
              <w:jc w:val="center"/>
              <w:rPr>
                <w:rFonts w:ascii="Arial" w:hAnsi="Arial" w:cs="Arial"/>
                <w:color w:val="000000"/>
                <w:sz w:val="16"/>
                <w:szCs w:val="16"/>
                <w:highlight w:val="yellow"/>
              </w:rPr>
            </w:pPr>
            <w:r w:rsidRPr="00A80682">
              <w:rPr>
                <w:rFonts w:ascii="Arial" w:hAnsi="Arial" w:cs="Arial"/>
                <w:color w:val="000000"/>
                <w:sz w:val="16"/>
                <w:szCs w:val="16"/>
                <w:highlight w:val="yellow"/>
              </w:rPr>
              <w:t>4316</w:t>
            </w:r>
          </w:p>
        </w:tc>
        <w:tc>
          <w:tcPr>
            <w:tcW w:w="1985" w:type="dxa"/>
            <w:shd w:val="clear" w:color="auto" w:fill="auto"/>
            <w:vAlign w:val="center"/>
            <w:hideMark/>
          </w:tcPr>
          <w:p w14:paraId="44F79782" w14:textId="77777777" w:rsidR="002B1EE0" w:rsidRPr="00A80682" w:rsidRDefault="002B1EE0" w:rsidP="002B1EE0">
            <w:pPr>
              <w:spacing w:after="0"/>
              <w:jc w:val="center"/>
              <w:rPr>
                <w:rFonts w:ascii="Arial" w:hAnsi="Arial" w:cs="Arial"/>
                <w:color w:val="000000"/>
                <w:sz w:val="16"/>
                <w:szCs w:val="16"/>
                <w:highlight w:val="yellow"/>
              </w:rPr>
            </w:pPr>
            <w:r w:rsidRPr="00A80682">
              <w:rPr>
                <w:rFonts w:ascii="Arial" w:hAnsi="Arial" w:cs="Arial"/>
                <w:color w:val="000000"/>
                <w:sz w:val="16"/>
                <w:szCs w:val="16"/>
                <w:highlight w:val="yellow"/>
              </w:rPr>
              <w:t>3681</w:t>
            </w:r>
          </w:p>
        </w:tc>
        <w:tc>
          <w:tcPr>
            <w:tcW w:w="1842" w:type="dxa"/>
            <w:shd w:val="clear" w:color="auto" w:fill="auto"/>
            <w:vAlign w:val="center"/>
            <w:hideMark/>
          </w:tcPr>
          <w:p w14:paraId="697C23B3"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17027</w:t>
            </w:r>
          </w:p>
        </w:tc>
        <w:tc>
          <w:tcPr>
            <w:tcW w:w="1843" w:type="dxa"/>
            <w:shd w:val="clear" w:color="auto" w:fill="auto"/>
            <w:vAlign w:val="center"/>
            <w:hideMark/>
          </w:tcPr>
          <w:p w14:paraId="5A72832F"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18572</w:t>
            </w:r>
          </w:p>
        </w:tc>
      </w:tr>
      <w:tr w:rsidR="002B1EE0" w:rsidRPr="00DB7239" w14:paraId="255D11D8" w14:textId="77777777" w:rsidTr="002B1EE0">
        <w:trPr>
          <w:trHeight w:val="270"/>
        </w:trPr>
        <w:tc>
          <w:tcPr>
            <w:tcW w:w="2825" w:type="dxa"/>
            <w:shd w:val="clear" w:color="auto" w:fill="auto"/>
            <w:vAlign w:val="center"/>
            <w:hideMark/>
          </w:tcPr>
          <w:p w14:paraId="34FAC27A"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130393C5"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|2*fx_low –2* fy_high|</w:t>
            </w:r>
          </w:p>
        </w:tc>
        <w:tc>
          <w:tcPr>
            <w:tcW w:w="1985" w:type="dxa"/>
            <w:shd w:val="clear" w:color="auto" w:fill="auto"/>
            <w:vAlign w:val="center"/>
            <w:hideMark/>
          </w:tcPr>
          <w:p w14:paraId="0B48B10E"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|2*fx_high –2* fy_low|</w:t>
            </w:r>
          </w:p>
        </w:tc>
        <w:tc>
          <w:tcPr>
            <w:tcW w:w="1842" w:type="dxa"/>
            <w:shd w:val="clear" w:color="auto" w:fill="auto"/>
            <w:vAlign w:val="center"/>
            <w:hideMark/>
          </w:tcPr>
          <w:p w14:paraId="7EBD1A4F"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|2*fx_low +2* fy_low|</w:t>
            </w:r>
          </w:p>
        </w:tc>
        <w:tc>
          <w:tcPr>
            <w:tcW w:w="1843" w:type="dxa"/>
            <w:shd w:val="clear" w:color="auto" w:fill="auto"/>
            <w:vAlign w:val="center"/>
            <w:hideMark/>
          </w:tcPr>
          <w:p w14:paraId="37A739B1"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|2*fx_high +2* fy_high|</w:t>
            </w:r>
          </w:p>
        </w:tc>
      </w:tr>
      <w:tr w:rsidR="002B1EE0" w:rsidRPr="00DB7239" w14:paraId="7A86A22A" w14:textId="77777777" w:rsidTr="002B1EE0">
        <w:trPr>
          <w:trHeight w:val="270"/>
        </w:trPr>
        <w:tc>
          <w:tcPr>
            <w:tcW w:w="2825" w:type="dxa"/>
            <w:shd w:val="clear" w:color="auto" w:fill="auto"/>
            <w:vAlign w:val="center"/>
            <w:hideMark/>
          </w:tcPr>
          <w:p w14:paraId="7E825D70"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6A4786F3"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11444</w:t>
            </w:r>
          </w:p>
        </w:tc>
        <w:tc>
          <w:tcPr>
            <w:tcW w:w="1985" w:type="dxa"/>
            <w:shd w:val="clear" w:color="auto" w:fill="auto"/>
            <w:vAlign w:val="center"/>
            <w:hideMark/>
          </w:tcPr>
          <w:p w14:paraId="5510FC75"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10354</w:t>
            </w:r>
          </w:p>
        </w:tc>
        <w:tc>
          <w:tcPr>
            <w:tcW w:w="1842" w:type="dxa"/>
            <w:shd w:val="clear" w:color="auto" w:fill="auto"/>
            <w:vAlign w:val="center"/>
            <w:hideMark/>
          </w:tcPr>
          <w:p w14:paraId="07B1E8BA"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13256</w:t>
            </w:r>
          </w:p>
        </w:tc>
        <w:tc>
          <w:tcPr>
            <w:tcW w:w="1843" w:type="dxa"/>
            <w:shd w:val="clear" w:color="auto" w:fill="auto"/>
            <w:vAlign w:val="center"/>
            <w:hideMark/>
          </w:tcPr>
          <w:p w14:paraId="4F39E157"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14346</w:t>
            </w:r>
          </w:p>
        </w:tc>
      </w:tr>
      <w:tr w:rsidR="002B1EE0" w:rsidRPr="00DB7239" w14:paraId="4E0D6E4D" w14:textId="77777777" w:rsidTr="002B1EE0">
        <w:trPr>
          <w:trHeight w:val="270"/>
        </w:trPr>
        <w:tc>
          <w:tcPr>
            <w:tcW w:w="2825" w:type="dxa"/>
            <w:shd w:val="clear" w:color="auto" w:fill="auto"/>
            <w:vAlign w:val="center"/>
            <w:hideMark/>
          </w:tcPr>
          <w:p w14:paraId="1A08241D"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455E33F1"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|3*fx_low +1* fy_low|</w:t>
            </w:r>
          </w:p>
        </w:tc>
        <w:tc>
          <w:tcPr>
            <w:tcW w:w="1985" w:type="dxa"/>
            <w:shd w:val="clear" w:color="auto" w:fill="auto"/>
            <w:vAlign w:val="center"/>
            <w:hideMark/>
          </w:tcPr>
          <w:p w14:paraId="49FB825C"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|3*fx_high + 1*fy_high|</w:t>
            </w:r>
          </w:p>
        </w:tc>
        <w:tc>
          <w:tcPr>
            <w:tcW w:w="1842" w:type="dxa"/>
            <w:shd w:val="clear" w:color="auto" w:fill="auto"/>
            <w:vAlign w:val="center"/>
            <w:hideMark/>
          </w:tcPr>
          <w:p w14:paraId="50C4ED25"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|3*fy_low + 1*fx_low|</w:t>
            </w:r>
          </w:p>
        </w:tc>
        <w:tc>
          <w:tcPr>
            <w:tcW w:w="1843" w:type="dxa"/>
            <w:shd w:val="clear" w:color="auto" w:fill="auto"/>
            <w:vAlign w:val="center"/>
            <w:hideMark/>
          </w:tcPr>
          <w:p w14:paraId="2DCA8999"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|3*fy_high + 1*fx_high|</w:t>
            </w:r>
          </w:p>
        </w:tc>
      </w:tr>
      <w:tr w:rsidR="002B1EE0" w:rsidRPr="00DB7239" w14:paraId="0E1010E8" w14:textId="77777777" w:rsidTr="002B1EE0">
        <w:trPr>
          <w:trHeight w:val="270"/>
        </w:trPr>
        <w:tc>
          <w:tcPr>
            <w:tcW w:w="2825" w:type="dxa"/>
            <w:shd w:val="clear" w:color="auto" w:fill="auto"/>
            <w:vAlign w:val="center"/>
            <w:hideMark/>
          </w:tcPr>
          <w:p w14:paraId="744D50E4"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FFFFF"/>
            <w:vAlign w:val="center"/>
            <w:hideMark/>
          </w:tcPr>
          <w:p w14:paraId="552541A0"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8034</w:t>
            </w:r>
          </w:p>
        </w:tc>
        <w:tc>
          <w:tcPr>
            <w:tcW w:w="1985" w:type="dxa"/>
            <w:shd w:val="clear" w:color="000000" w:fill="FFFFFF"/>
            <w:vAlign w:val="center"/>
            <w:hideMark/>
          </w:tcPr>
          <w:p w14:paraId="11536847"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8669</w:t>
            </w:r>
          </w:p>
        </w:tc>
        <w:tc>
          <w:tcPr>
            <w:tcW w:w="1842" w:type="dxa"/>
            <w:shd w:val="clear" w:color="000000" w:fill="FFFFFF"/>
            <w:vAlign w:val="center"/>
            <w:hideMark/>
          </w:tcPr>
          <w:p w14:paraId="47D41467"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18478</w:t>
            </w:r>
          </w:p>
        </w:tc>
        <w:tc>
          <w:tcPr>
            <w:tcW w:w="1843" w:type="dxa"/>
            <w:shd w:val="clear" w:color="000000" w:fill="FFFFFF"/>
            <w:vAlign w:val="center"/>
            <w:hideMark/>
          </w:tcPr>
          <w:p w14:paraId="2E1F9E7E"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20023</w:t>
            </w:r>
          </w:p>
        </w:tc>
      </w:tr>
      <w:tr w:rsidR="002B1EE0" w:rsidRPr="00DB7239" w14:paraId="02337E23" w14:textId="77777777" w:rsidTr="002B1EE0">
        <w:trPr>
          <w:trHeight w:val="270"/>
        </w:trPr>
        <w:tc>
          <w:tcPr>
            <w:tcW w:w="2825" w:type="dxa"/>
            <w:shd w:val="clear" w:color="000000" w:fill="F2F2F2"/>
            <w:vAlign w:val="center"/>
            <w:hideMark/>
          </w:tcPr>
          <w:p w14:paraId="1965528D"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5F1C9C86"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|fx_low – 4*fy_high|</w:t>
            </w:r>
          </w:p>
        </w:tc>
        <w:tc>
          <w:tcPr>
            <w:tcW w:w="1985" w:type="dxa"/>
            <w:shd w:val="clear" w:color="000000" w:fill="F2F2F2"/>
            <w:vAlign w:val="center"/>
            <w:hideMark/>
          </w:tcPr>
          <w:p w14:paraId="67ADAE73"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|fx_high – 4*fy_low|</w:t>
            </w:r>
          </w:p>
        </w:tc>
        <w:tc>
          <w:tcPr>
            <w:tcW w:w="1842" w:type="dxa"/>
            <w:shd w:val="clear" w:color="000000" w:fill="F2F2F2"/>
            <w:vAlign w:val="center"/>
            <w:hideMark/>
          </w:tcPr>
          <w:p w14:paraId="0D0A4F97"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|fy_low – 4*fx_high|</w:t>
            </w:r>
          </w:p>
        </w:tc>
        <w:tc>
          <w:tcPr>
            <w:tcW w:w="1843" w:type="dxa"/>
            <w:shd w:val="clear" w:color="000000" w:fill="F2F2F2"/>
            <w:vAlign w:val="center"/>
            <w:hideMark/>
          </w:tcPr>
          <w:p w14:paraId="5F9C1737"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|fy_high – 4*fx_low|</w:t>
            </w:r>
          </w:p>
        </w:tc>
      </w:tr>
      <w:tr w:rsidR="002B1EE0" w:rsidRPr="00DB7239" w14:paraId="433E5289" w14:textId="77777777" w:rsidTr="002B1EE0">
        <w:trPr>
          <w:trHeight w:val="270"/>
        </w:trPr>
        <w:tc>
          <w:tcPr>
            <w:tcW w:w="2825" w:type="dxa"/>
            <w:shd w:val="clear" w:color="000000" w:fill="F2F2F2"/>
            <w:vAlign w:val="center"/>
            <w:hideMark/>
          </w:tcPr>
          <w:p w14:paraId="0C7AC070"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5C35333F"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24997</w:t>
            </w:r>
          </w:p>
        </w:tc>
        <w:tc>
          <w:tcPr>
            <w:tcW w:w="1985" w:type="dxa"/>
            <w:shd w:val="clear" w:color="000000" w:fill="F2F2F2"/>
            <w:vAlign w:val="center"/>
            <w:hideMark/>
          </w:tcPr>
          <w:p w14:paraId="7FFBEF4F"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22952</w:t>
            </w:r>
          </w:p>
        </w:tc>
        <w:tc>
          <w:tcPr>
            <w:tcW w:w="1842" w:type="dxa"/>
            <w:shd w:val="clear" w:color="000000" w:fill="F2F2F2"/>
            <w:vAlign w:val="center"/>
            <w:hideMark/>
          </w:tcPr>
          <w:p w14:paraId="7F18AF25" w14:textId="77777777" w:rsidR="002B1EE0" w:rsidRPr="00A80682" w:rsidRDefault="002B1EE0" w:rsidP="002B1EE0">
            <w:pPr>
              <w:spacing w:after="0"/>
              <w:jc w:val="center"/>
              <w:rPr>
                <w:rFonts w:ascii="Arial" w:hAnsi="Arial" w:cs="Arial"/>
                <w:color w:val="000000"/>
                <w:sz w:val="16"/>
                <w:szCs w:val="16"/>
                <w:highlight w:val="yellow"/>
              </w:rPr>
            </w:pPr>
            <w:r w:rsidRPr="00A80682">
              <w:rPr>
                <w:rFonts w:ascii="Arial" w:hAnsi="Arial" w:cs="Arial"/>
                <w:color w:val="000000"/>
                <w:sz w:val="16"/>
                <w:szCs w:val="16"/>
                <w:highlight w:val="yellow"/>
              </w:rPr>
              <w:t>2933</w:t>
            </w:r>
          </w:p>
        </w:tc>
        <w:tc>
          <w:tcPr>
            <w:tcW w:w="1843" w:type="dxa"/>
            <w:shd w:val="clear" w:color="000000" w:fill="F2F2F2"/>
            <w:vAlign w:val="center"/>
            <w:hideMark/>
          </w:tcPr>
          <w:p w14:paraId="71040B9C" w14:textId="77777777" w:rsidR="002B1EE0" w:rsidRPr="00A80682" w:rsidRDefault="002B1EE0" w:rsidP="002B1EE0">
            <w:pPr>
              <w:spacing w:after="0"/>
              <w:jc w:val="center"/>
              <w:rPr>
                <w:rFonts w:ascii="Arial" w:hAnsi="Arial" w:cs="Arial"/>
                <w:color w:val="000000"/>
                <w:sz w:val="16"/>
                <w:szCs w:val="16"/>
                <w:highlight w:val="yellow"/>
              </w:rPr>
            </w:pPr>
            <w:r w:rsidRPr="00A80682">
              <w:rPr>
                <w:rFonts w:ascii="Arial" w:hAnsi="Arial" w:cs="Arial"/>
                <w:color w:val="000000"/>
                <w:sz w:val="16"/>
                <w:szCs w:val="16"/>
                <w:highlight w:val="yellow"/>
              </w:rPr>
              <w:t>3613</w:t>
            </w:r>
          </w:p>
        </w:tc>
      </w:tr>
      <w:tr w:rsidR="002B1EE0" w:rsidRPr="00DB7239" w14:paraId="6E290C9B" w14:textId="77777777" w:rsidTr="002B1EE0">
        <w:trPr>
          <w:trHeight w:val="270"/>
        </w:trPr>
        <w:tc>
          <w:tcPr>
            <w:tcW w:w="2825" w:type="dxa"/>
            <w:shd w:val="clear" w:color="000000" w:fill="F2F2F2"/>
            <w:vAlign w:val="center"/>
            <w:hideMark/>
          </w:tcPr>
          <w:p w14:paraId="48F13D24"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69C37314"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|2*fx_low - 3*fy_high|</w:t>
            </w:r>
          </w:p>
        </w:tc>
        <w:tc>
          <w:tcPr>
            <w:tcW w:w="1985" w:type="dxa"/>
            <w:shd w:val="clear" w:color="000000" w:fill="F2F2F2"/>
            <w:vAlign w:val="center"/>
            <w:hideMark/>
          </w:tcPr>
          <w:p w14:paraId="0A22C0C7"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|2*fx_high - 3*fy_low|</w:t>
            </w:r>
          </w:p>
        </w:tc>
        <w:tc>
          <w:tcPr>
            <w:tcW w:w="1842" w:type="dxa"/>
            <w:shd w:val="clear" w:color="000000" w:fill="F2F2F2"/>
            <w:vAlign w:val="center"/>
            <w:hideMark/>
          </w:tcPr>
          <w:p w14:paraId="724A4517"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|2*fy_low - 3*fx_high|</w:t>
            </w:r>
          </w:p>
        </w:tc>
        <w:tc>
          <w:tcPr>
            <w:tcW w:w="1843" w:type="dxa"/>
            <w:shd w:val="clear" w:color="000000" w:fill="F2F2F2"/>
            <w:vAlign w:val="center"/>
            <w:hideMark/>
          </w:tcPr>
          <w:p w14:paraId="26498967"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|2*fy_high -3*fx_low|</w:t>
            </w:r>
          </w:p>
        </w:tc>
      </w:tr>
      <w:tr w:rsidR="002B1EE0" w:rsidRPr="00DB7239" w14:paraId="35EC894B" w14:textId="77777777" w:rsidTr="002B1EE0">
        <w:trPr>
          <w:trHeight w:val="270"/>
        </w:trPr>
        <w:tc>
          <w:tcPr>
            <w:tcW w:w="2825" w:type="dxa"/>
            <w:shd w:val="clear" w:color="000000" w:fill="F2F2F2"/>
            <w:vAlign w:val="center"/>
            <w:hideMark/>
          </w:tcPr>
          <w:p w14:paraId="37D58E7F"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16C85F1A"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17869</w:t>
            </w:r>
          </w:p>
        </w:tc>
        <w:tc>
          <w:tcPr>
            <w:tcW w:w="1985" w:type="dxa"/>
            <w:shd w:val="clear" w:color="000000" w:fill="F2F2F2"/>
            <w:vAlign w:val="center"/>
            <w:hideMark/>
          </w:tcPr>
          <w:p w14:paraId="1FF52E6E"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16279</w:t>
            </w:r>
          </w:p>
        </w:tc>
        <w:tc>
          <w:tcPr>
            <w:tcW w:w="1842" w:type="dxa"/>
            <w:shd w:val="clear" w:color="000000" w:fill="F2F2F2"/>
            <w:vAlign w:val="center"/>
            <w:hideMark/>
          </w:tcPr>
          <w:p w14:paraId="1C02FE77"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9606</w:t>
            </w:r>
          </w:p>
        </w:tc>
        <w:tc>
          <w:tcPr>
            <w:tcW w:w="1843" w:type="dxa"/>
            <w:shd w:val="clear" w:color="000000" w:fill="F2F2F2"/>
            <w:vAlign w:val="center"/>
            <w:hideMark/>
          </w:tcPr>
          <w:p w14:paraId="39E8E02A"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10741</w:t>
            </w:r>
          </w:p>
        </w:tc>
      </w:tr>
      <w:tr w:rsidR="002B1EE0" w:rsidRPr="00DB7239" w14:paraId="1A976057" w14:textId="77777777" w:rsidTr="002B1EE0">
        <w:trPr>
          <w:trHeight w:val="270"/>
        </w:trPr>
        <w:tc>
          <w:tcPr>
            <w:tcW w:w="2825" w:type="dxa"/>
            <w:shd w:val="clear" w:color="000000" w:fill="F2F2F2"/>
            <w:vAlign w:val="center"/>
            <w:hideMark/>
          </w:tcPr>
          <w:p w14:paraId="4E5BDA83"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34DAAC62"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|fx_low + 4*fy_low|</w:t>
            </w:r>
          </w:p>
        </w:tc>
        <w:tc>
          <w:tcPr>
            <w:tcW w:w="1985" w:type="dxa"/>
            <w:shd w:val="clear" w:color="000000" w:fill="F2F2F2"/>
            <w:vAlign w:val="center"/>
            <w:hideMark/>
          </w:tcPr>
          <w:p w14:paraId="4413E872"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|fx_high + 4*fy_high|</w:t>
            </w:r>
          </w:p>
        </w:tc>
        <w:tc>
          <w:tcPr>
            <w:tcW w:w="1842" w:type="dxa"/>
            <w:shd w:val="clear" w:color="000000" w:fill="F2F2F2"/>
            <w:vAlign w:val="center"/>
            <w:hideMark/>
          </w:tcPr>
          <w:p w14:paraId="4AC923C5"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|fy_low + 4*fx_low|</w:t>
            </w:r>
          </w:p>
        </w:tc>
        <w:tc>
          <w:tcPr>
            <w:tcW w:w="1843" w:type="dxa"/>
            <w:shd w:val="clear" w:color="000000" w:fill="F2F2F2"/>
            <w:vAlign w:val="center"/>
            <w:hideMark/>
          </w:tcPr>
          <w:p w14:paraId="216E2BE9"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|fy_high + 4*fx_high|</w:t>
            </w:r>
          </w:p>
        </w:tc>
      </w:tr>
      <w:tr w:rsidR="002B1EE0" w:rsidRPr="00DB7239" w14:paraId="1374F8DF" w14:textId="77777777" w:rsidTr="002B1EE0">
        <w:trPr>
          <w:trHeight w:val="270"/>
        </w:trPr>
        <w:tc>
          <w:tcPr>
            <w:tcW w:w="2825" w:type="dxa"/>
            <w:shd w:val="clear" w:color="000000" w:fill="F2F2F2"/>
            <w:vAlign w:val="center"/>
            <w:hideMark/>
          </w:tcPr>
          <w:p w14:paraId="3C57A327"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091AD5D4"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24403</w:t>
            </w:r>
          </w:p>
        </w:tc>
        <w:tc>
          <w:tcPr>
            <w:tcW w:w="1985" w:type="dxa"/>
            <w:shd w:val="clear" w:color="000000" w:fill="F2F2F2"/>
            <w:vAlign w:val="center"/>
            <w:hideMark/>
          </w:tcPr>
          <w:p w14:paraId="6589E481"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26448</w:t>
            </w:r>
          </w:p>
        </w:tc>
        <w:tc>
          <w:tcPr>
            <w:tcW w:w="1842" w:type="dxa"/>
            <w:shd w:val="clear" w:color="000000" w:fill="F2F2F2"/>
            <w:vAlign w:val="center"/>
            <w:hideMark/>
          </w:tcPr>
          <w:p w14:paraId="7610156E"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8737</w:t>
            </w:r>
          </w:p>
        </w:tc>
        <w:tc>
          <w:tcPr>
            <w:tcW w:w="1843" w:type="dxa"/>
            <w:shd w:val="clear" w:color="000000" w:fill="F2F2F2"/>
            <w:vAlign w:val="center"/>
            <w:hideMark/>
          </w:tcPr>
          <w:p w14:paraId="621324BB"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9417</w:t>
            </w:r>
          </w:p>
        </w:tc>
      </w:tr>
      <w:tr w:rsidR="002B1EE0" w:rsidRPr="00DB7239" w14:paraId="37B0C116" w14:textId="77777777" w:rsidTr="002B1EE0">
        <w:trPr>
          <w:trHeight w:val="270"/>
        </w:trPr>
        <w:tc>
          <w:tcPr>
            <w:tcW w:w="2825" w:type="dxa"/>
            <w:shd w:val="clear" w:color="000000" w:fill="F2F2F2"/>
            <w:vAlign w:val="center"/>
            <w:hideMark/>
          </w:tcPr>
          <w:p w14:paraId="097C3BD0"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7E0F41E5"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|2*fx_low + 3*fy_low|</w:t>
            </w:r>
          </w:p>
        </w:tc>
        <w:tc>
          <w:tcPr>
            <w:tcW w:w="1985" w:type="dxa"/>
            <w:shd w:val="clear" w:color="000000" w:fill="F2F2F2"/>
            <w:vAlign w:val="center"/>
            <w:hideMark/>
          </w:tcPr>
          <w:p w14:paraId="2A5FFC42"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|2*fx_high + 3*fy_high|</w:t>
            </w:r>
          </w:p>
        </w:tc>
        <w:tc>
          <w:tcPr>
            <w:tcW w:w="1842" w:type="dxa"/>
            <w:shd w:val="clear" w:color="000000" w:fill="F2F2F2"/>
            <w:vAlign w:val="center"/>
            <w:hideMark/>
          </w:tcPr>
          <w:p w14:paraId="3F5D3270"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|2*fy_low + 3*fx_low|</w:t>
            </w:r>
          </w:p>
        </w:tc>
        <w:tc>
          <w:tcPr>
            <w:tcW w:w="1843" w:type="dxa"/>
            <w:shd w:val="clear" w:color="000000" w:fill="F2F2F2"/>
            <w:vAlign w:val="center"/>
            <w:hideMark/>
          </w:tcPr>
          <w:p w14:paraId="7564D0F2"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|2*fy_high + 3*fx_high|</w:t>
            </w:r>
          </w:p>
        </w:tc>
      </w:tr>
      <w:tr w:rsidR="002B1EE0" w:rsidRPr="00DB7239" w14:paraId="0DDB7A98" w14:textId="77777777" w:rsidTr="002B1EE0">
        <w:trPr>
          <w:trHeight w:val="270"/>
        </w:trPr>
        <w:tc>
          <w:tcPr>
            <w:tcW w:w="2825" w:type="dxa"/>
            <w:shd w:val="clear" w:color="000000" w:fill="F2F2F2"/>
            <w:vAlign w:val="center"/>
            <w:hideMark/>
          </w:tcPr>
          <w:p w14:paraId="12EC357F"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0ACD0E13"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19181</w:t>
            </w:r>
          </w:p>
        </w:tc>
        <w:tc>
          <w:tcPr>
            <w:tcW w:w="1985" w:type="dxa"/>
            <w:shd w:val="clear" w:color="000000" w:fill="F2F2F2"/>
            <w:vAlign w:val="center"/>
            <w:hideMark/>
          </w:tcPr>
          <w:p w14:paraId="77A1A692"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20771</w:t>
            </w:r>
          </w:p>
        </w:tc>
        <w:tc>
          <w:tcPr>
            <w:tcW w:w="1842" w:type="dxa"/>
            <w:shd w:val="clear" w:color="000000" w:fill="F2F2F2"/>
            <w:vAlign w:val="center"/>
            <w:hideMark/>
          </w:tcPr>
          <w:p w14:paraId="0F802DAC"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13959</w:t>
            </w:r>
          </w:p>
        </w:tc>
        <w:tc>
          <w:tcPr>
            <w:tcW w:w="1843" w:type="dxa"/>
            <w:shd w:val="clear" w:color="000000" w:fill="F2F2F2"/>
            <w:vAlign w:val="center"/>
            <w:hideMark/>
          </w:tcPr>
          <w:p w14:paraId="4364D210"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15094</w:t>
            </w:r>
          </w:p>
        </w:tc>
      </w:tr>
    </w:tbl>
    <w:p w14:paraId="37FAD756" w14:textId="77777777" w:rsidR="002B1EE0" w:rsidRPr="0073594C" w:rsidRDefault="002B1EE0" w:rsidP="002B1EE0">
      <w:pPr>
        <w:rPr>
          <w:lang w:eastAsia="ko-KR"/>
        </w:rPr>
      </w:pPr>
    </w:p>
    <w:p w14:paraId="2D23C7F9" w14:textId="17C244CF" w:rsidR="002B1EE0" w:rsidRPr="0073594C" w:rsidRDefault="002B1EE0" w:rsidP="002B1EE0">
      <w:pPr>
        <w:jc w:val="center"/>
        <w:rPr>
          <w:lang w:eastAsia="zh-CN"/>
        </w:rPr>
      </w:pPr>
      <w:r w:rsidRPr="0073594C">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57</w:t>
      </w:r>
      <w:r w:rsidRPr="0073594C">
        <w:rPr>
          <w:rFonts w:ascii="Arial" w:hAnsi="Arial" w:cs="Arial"/>
          <w:b/>
          <w:bCs/>
          <w:lang w:val="en-US" w:eastAsia="zh-CN"/>
        </w:rPr>
        <w:t>.2</w:t>
      </w:r>
      <w:r w:rsidRPr="0073594C">
        <w:rPr>
          <w:rFonts w:ascii="Arial" w:hAnsi="Arial" w:cs="Arial"/>
          <w:b/>
          <w:bCs/>
          <w:lang w:val="en-US"/>
        </w:rPr>
        <w:t>.</w:t>
      </w:r>
      <w:r>
        <w:rPr>
          <w:rFonts w:ascii="Arial" w:hAnsi="Arial" w:cs="Arial"/>
          <w:b/>
          <w:bCs/>
          <w:lang w:val="en-US" w:eastAsia="zh-CN"/>
        </w:rPr>
        <w:t>1</w:t>
      </w:r>
      <w:r w:rsidRPr="0073594C">
        <w:rPr>
          <w:rFonts w:ascii="Arial" w:hAnsi="Arial" w:cs="Arial"/>
          <w:b/>
          <w:bCs/>
          <w:lang w:val="en-US"/>
        </w:rPr>
        <w:t xml:space="preserve">-3: Band </w:t>
      </w:r>
      <w:r w:rsidRPr="0073594C">
        <w:rPr>
          <w:rFonts w:ascii="Arial" w:hAnsi="Arial" w:cs="Arial"/>
          <w:b/>
          <w:bCs/>
          <w:lang w:val="en-US" w:eastAsia="zh-CN"/>
        </w:rPr>
        <w:t>n</w:t>
      </w:r>
      <w:r>
        <w:rPr>
          <w:rFonts w:ascii="Arial" w:hAnsi="Arial" w:cs="Arial"/>
          <w:b/>
          <w:bCs/>
          <w:lang w:val="en-US" w:eastAsia="zh-CN"/>
        </w:rPr>
        <w:t>78</w:t>
      </w:r>
      <w:r w:rsidRPr="0073594C">
        <w:rPr>
          <w:rFonts w:ascii="Arial" w:hAnsi="Arial" w:cs="Arial"/>
          <w:b/>
          <w:bCs/>
          <w:lang w:val="en-US"/>
        </w:rPr>
        <w:t xml:space="preserve"> and Band </w:t>
      </w:r>
      <w:r w:rsidRPr="0073594C">
        <w:rPr>
          <w:rFonts w:ascii="Arial" w:hAnsi="Arial" w:cs="Arial"/>
          <w:b/>
          <w:bCs/>
          <w:lang w:val="en-US" w:eastAsia="zh-CN"/>
        </w:rPr>
        <w:t>n</w:t>
      </w:r>
      <w:r>
        <w:rPr>
          <w:rFonts w:ascii="Arial" w:hAnsi="Arial" w:cs="Arial"/>
          <w:b/>
          <w:bCs/>
          <w:lang w:val="en-US" w:eastAsia="zh-CN"/>
        </w:rPr>
        <w:t>102</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harmonics and IMD products</w:t>
      </w:r>
    </w:p>
    <w:tbl>
      <w:tblPr>
        <w:tblW w:w="103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825"/>
        <w:gridCol w:w="1843"/>
        <w:gridCol w:w="1985"/>
        <w:gridCol w:w="1842"/>
        <w:gridCol w:w="1843"/>
      </w:tblGrid>
      <w:tr w:rsidR="002B1EE0" w:rsidRPr="00DB7239" w14:paraId="545FD116" w14:textId="77777777" w:rsidTr="002B1EE0">
        <w:trPr>
          <w:trHeight w:val="270"/>
        </w:trPr>
        <w:tc>
          <w:tcPr>
            <w:tcW w:w="2825" w:type="dxa"/>
            <w:shd w:val="clear" w:color="auto" w:fill="auto"/>
            <w:vAlign w:val="center"/>
            <w:hideMark/>
          </w:tcPr>
          <w:p w14:paraId="50BB6B1B" w14:textId="77777777" w:rsidR="002B1EE0" w:rsidRPr="00DB7239" w:rsidRDefault="002B1EE0" w:rsidP="002B1EE0">
            <w:pPr>
              <w:spacing w:after="0"/>
              <w:jc w:val="center"/>
              <w:rPr>
                <w:rFonts w:ascii="Arial" w:hAnsi="Arial" w:cs="Arial"/>
                <w:b/>
                <w:bCs/>
                <w:color w:val="000000"/>
                <w:sz w:val="18"/>
                <w:szCs w:val="18"/>
              </w:rPr>
            </w:pPr>
            <w:r w:rsidRPr="00DB7239">
              <w:rPr>
                <w:rFonts w:ascii="Arial" w:hAnsi="Arial" w:cs="Arial"/>
                <w:b/>
                <w:bCs/>
                <w:color w:val="000000"/>
                <w:sz w:val="18"/>
                <w:szCs w:val="18"/>
              </w:rPr>
              <w:t>UE UL carriers</w:t>
            </w:r>
          </w:p>
        </w:tc>
        <w:tc>
          <w:tcPr>
            <w:tcW w:w="1843" w:type="dxa"/>
            <w:shd w:val="clear" w:color="auto" w:fill="auto"/>
            <w:vAlign w:val="center"/>
            <w:hideMark/>
          </w:tcPr>
          <w:p w14:paraId="4108C7DF" w14:textId="77777777" w:rsidR="002B1EE0" w:rsidRPr="00DB7239" w:rsidRDefault="002B1EE0" w:rsidP="002B1EE0">
            <w:pPr>
              <w:spacing w:after="0"/>
              <w:jc w:val="center"/>
              <w:rPr>
                <w:rFonts w:ascii="Arial" w:hAnsi="Arial" w:cs="Arial"/>
                <w:b/>
                <w:bCs/>
                <w:color w:val="000000"/>
                <w:sz w:val="18"/>
                <w:szCs w:val="18"/>
              </w:rPr>
            </w:pPr>
            <w:r w:rsidRPr="00DB7239">
              <w:rPr>
                <w:rFonts w:ascii="Arial" w:hAnsi="Arial" w:cs="Arial"/>
                <w:b/>
                <w:bCs/>
                <w:color w:val="000000"/>
                <w:sz w:val="18"/>
                <w:szCs w:val="18"/>
              </w:rPr>
              <w:t>fx_low</w:t>
            </w:r>
          </w:p>
        </w:tc>
        <w:tc>
          <w:tcPr>
            <w:tcW w:w="1985" w:type="dxa"/>
            <w:shd w:val="clear" w:color="auto" w:fill="auto"/>
            <w:vAlign w:val="center"/>
            <w:hideMark/>
          </w:tcPr>
          <w:p w14:paraId="08E8806B" w14:textId="77777777" w:rsidR="002B1EE0" w:rsidRPr="00DB7239" w:rsidRDefault="002B1EE0" w:rsidP="002B1EE0">
            <w:pPr>
              <w:spacing w:after="0"/>
              <w:jc w:val="center"/>
              <w:rPr>
                <w:rFonts w:ascii="Arial" w:hAnsi="Arial" w:cs="Arial"/>
                <w:b/>
                <w:bCs/>
                <w:color w:val="000000"/>
                <w:sz w:val="18"/>
                <w:szCs w:val="18"/>
              </w:rPr>
            </w:pPr>
            <w:r w:rsidRPr="00DB7239">
              <w:rPr>
                <w:rFonts w:ascii="Arial" w:hAnsi="Arial" w:cs="Arial"/>
                <w:b/>
                <w:bCs/>
                <w:color w:val="000000"/>
                <w:sz w:val="18"/>
                <w:szCs w:val="18"/>
              </w:rPr>
              <w:t>fx_high</w:t>
            </w:r>
          </w:p>
        </w:tc>
        <w:tc>
          <w:tcPr>
            <w:tcW w:w="1842" w:type="dxa"/>
            <w:shd w:val="clear" w:color="auto" w:fill="auto"/>
            <w:vAlign w:val="center"/>
            <w:hideMark/>
          </w:tcPr>
          <w:p w14:paraId="5A934A82" w14:textId="77777777" w:rsidR="002B1EE0" w:rsidRPr="00DB7239" w:rsidRDefault="002B1EE0" w:rsidP="002B1EE0">
            <w:pPr>
              <w:spacing w:after="0"/>
              <w:jc w:val="center"/>
              <w:rPr>
                <w:rFonts w:ascii="Arial" w:hAnsi="Arial" w:cs="Arial"/>
                <w:b/>
                <w:bCs/>
                <w:color w:val="000000"/>
                <w:sz w:val="18"/>
                <w:szCs w:val="18"/>
              </w:rPr>
            </w:pPr>
            <w:r w:rsidRPr="00DB7239">
              <w:rPr>
                <w:rFonts w:ascii="Arial" w:hAnsi="Arial" w:cs="Arial"/>
                <w:b/>
                <w:bCs/>
                <w:color w:val="000000"/>
                <w:sz w:val="18"/>
                <w:szCs w:val="18"/>
              </w:rPr>
              <w:t>fy_low</w:t>
            </w:r>
          </w:p>
        </w:tc>
        <w:tc>
          <w:tcPr>
            <w:tcW w:w="1843" w:type="dxa"/>
            <w:shd w:val="clear" w:color="auto" w:fill="auto"/>
            <w:vAlign w:val="center"/>
            <w:hideMark/>
          </w:tcPr>
          <w:p w14:paraId="5F9E3B8F" w14:textId="77777777" w:rsidR="002B1EE0" w:rsidRPr="00DB7239" w:rsidRDefault="002B1EE0" w:rsidP="002B1EE0">
            <w:pPr>
              <w:spacing w:after="0"/>
              <w:jc w:val="center"/>
              <w:rPr>
                <w:rFonts w:ascii="Arial" w:hAnsi="Arial" w:cs="Arial"/>
                <w:b/>
                <w:bCs/>
                <w:color w:val="000000"/>
                <w:sz w:val="18"/>
                <w:szCs w:val="18"/>
              </w:rPr>
            </w:pPr>
            <w:r w:rsidRPr="00DB7239">
              <w:rPr>
                <w:rFonts w:ascii="Arial" w:hAnsi="Arial" w:cs="Arial"/>
                <w:b/>
                <w:bCs/>
                <w:color w:val="000000"/>
                <w:sz w:val="18"/>
                <w:szCs w:val="18"/>
              </w:rPr>
              <w:t>fy_high</w:t>
            </w:r>
          </w:p>
        </w:tc>
      </w:tr>
      <w:tr w:rsidR="002B1EE0" w:rsidRPr="00DB7239" w14:paraId="5E15782F" w14:textId="77777777" w:rsidTr="002B1EE0">
        <w:trPr>
          <w:trHeight w:val="270"/>
        </w:trPr>
        <w:tc>
          <w:tcPr>
            <w:tcW w:w="2825" w:type="dxa"/>
            <w:shd w:val="clear" w:color="000000" w:fill="F2F2F2"/>
            <w:vAlign w:val="center"/>
            <w:hideMark/>
          </w:tcPr>
          <w:p w14:paraId="7AE527A8"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UL Frequency [MHz]</w:t>
            </w:r>
          </w:p>
        </w:tc>
        <w:tc>
          <w:tcPr>
            <w:tcW w:w="1843" w:type="dxa"/>
            <w:shd w:val="clear" w:color="000000" w:fill="F2F2F2"/>
            <w:vAlign w:val="center"/>
            <w:hideMark/>
          </w:tcPr>
          <w:p w14:paraId="442F6319"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3300</w:t>
            </w:r>
          </w:p>
        </w:tc>
        <w:tc>
          <w:tcPr>
            <w:tcW w:w="1985" w:type="dxa"/>
            <w:shd w:val="clear" w:color="000000" w:fill="F2F2F2"/>
            <w:vAlign w:val="center"/>
            <w:hideMark/>
          </w:tcPr>
          <w:p w14:paraId="68F994B7"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3800</w:t>
            </w:r>
          </w:p>
        </w:tc>
        <w:tc>
          <w:tcPr>
            <w:tcW w:w="1842" w:type="dxa"/>
            <w:shd w:val="clear" w:color="000000" w:fill="F2F2F2"/>
            <w:vAlign w:val="center"/>
            <w:hideMark/>
          </w:tcPr>
          <w:p w14:paraId="49CB1A21"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5925</w:t>
            </w:r>
          </w:p>
        </w:tc>
        <w:tc>
          <w:tcPr>
            <w:tcW w:w="1843" w:type="dxa"/>
            <w:shd w:val="clear" w:color="000000" w:fill="F2F2F2"/>
            <w:vAlign w:val="center"/>
            <w:hideMark/>
          </w:tcPr>
          <w:p w14:paraId="0FB6422D"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6425</w:t>
            </w:r>
          </w:p>
        </w:tc>
      </w:tr>
      <w:tr w:rsidR="002B1EE0" w:rsidRPr="00DB7239" w14:paraId="471D79D1" w14:textId="77777777" w:rsidTr="002B1EE0">
        <w:trPr>
          <w:trHeight w:val="270"/>
        </w:trPr>
        <w:tc>
          <w:tcPr>
            <w:tcW w:w="2825" w:type="dxa"/>
            <w:shd w:val="clear" w:color="000000" w:fill="F2F2F2"/>
            <w:vAlign w:val="center"/>
            <w:hideMark/>
          </w:tcPr>
          <w:p w14:paraId="78B099FB"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DL Frequency [MHz]</w:t>
            </w:r>
          </w:p>
        </w:tc>
        <w:tc>
          <w:tcPr>
            <w:tcW w:w="1843" w:type="dxa"/>
            <w:shd w:val="clear" w:color="000000" w:fill="F2F2F2"/>
            <w:vAlign w:val="center"/>
            <w:hideMark/>
          </w:tcPr>
          <w:p w14:paraId="2A103C81"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3300</w:t>
            </w:r>
          </w:p>
        </w:tc>
        <w:tc>
          <w:tcPr>
            <w:tcW w:w="1985" w:type="dxa"/>
            <w:shd w:val="clear" w:color="000000" w:fill="F2F2F2"/>
            <w:vAlign w:val="center"/>
            <w:hideMark/>
          </w:tcPr>
          <w:p w14:paraId="4BEDE054"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3800</w:t>
            </w:r>
          </w:p>
        </w:tc>
        <w:tc>
          <w:tcPr>
            <w:tcW w:w="1842" w:type="dxa"/>
            <w:shd w:val="clear" w:color="000000" w:fill="F2F2F2"/>
            <w:vAlign w:val="center"/>
            <w:hideMark/>
          </w:tcPr>
          <w:p w14:paraId="7FC3CA95"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5925</w:t>
            </w:r>
          </w:p>
        </w:tc>
        <w:tc>
          <w:tcPr>
            <w:tcW w:w="1843" w:type="dxa"/>
            <w:shd w:val="clear" w:color="000000" w:fill="F2F2F2"/>
            <w:vAlign w:val="center"/>
            <w:hideMark/>
          </w:tcPr>
          <w:p w14:paraId="153FAEB1"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6425</w:t>
            </w:r>
          </w:p>
        </w:tc>
      </w:tr>
      <w:tr w:rsidR="002B1EE0" w:rsidRPr="00DB7239" w14:paraId="1BC43761" w14:textId="77777777" w:rsidTr="002B1EE0">
        <w:trPr>
          <w:trHeight w:val="270"/>
        </w:trPr>
        <w:tc>
          <w:tcPr>
            <w:tcW w:w="2825" w:type="dxa"/>
            <w:shd w:val="clear" w:color="auto" w:fill="auto"/>
            <w:vAlign w:val="center"/>
            <w:hideMark/>
          </w:tcPr>
          <w:p w14:paraId="50D725A2"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2nd order IMD products</w:t>
            </w:r>
          </w:p>
        </w:tc>
        <w:tc>
          <w:tcPr>
            <w:tcW w:w="1843" w:type="dxa"/>
            <w:shd w:val="clear" w:color="auto" w:fill="auto"/>
            <w:vAlign w:val="center"/>
            <w:hideMark/>
          </w:tcPr>
          <w:p w14:paraId="68CBA877"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|fy_low – fx_high|</w:t>
            </w:r>
          </w:p>
        </w:tc>
        <w:tc>
          <w:tcPr>
            <w:tcW w:w="1985" w:type="dxa"/>
            <w:shd w:val="clear" w:color="auto" w:fill="auto"/>
            <w:vAlign w:val="center"/>
            <w:hideMark/>
          </w:tcPr>
          <w:p w14:paraId="680ADDA8"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|fy_high – fx_low|</w:t>
            </w:r>
          </w:p>
        </w:tc>
        <w:tc>
          <w:tcPr>
            <w:tcW w:w="1842" w:type="dxa"/>
            <w:shd w:val="clear" w:color="auto" w:fill="auto"/>
            <w:vAlign w:val="center"/>
            <w:hideMark/>
          </w:tcPr>
          <w:p w14:paraId="03E65C9D"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|fy_low + fx_low|</w:t>
            </w:r>
          </w:p>
        </w:tc>
        <w:tc>
          <w:tcPr>
            <w:tcW w:w="1843" w:type="dxa"/>
            <w:shd w:val="clear" w:color="auto" w:fill="auto"/>
            <w:vAlign w:val="center"/>
            <w:hideMark/>
          </w:tcPr>
          <w:p w14:paraId="377B99B3"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|fy_high + fx_high|</w:t>
            </w:r>
          </w:p>
        </w:tc>
      </w:tr>
      <w:tr w:rsidR="002B1EE0" w:rsidRPr="00DB7239" w14:paraId="287EC14E" w14:textId="77777777" w:rsidTr="002B1EE0">
        <w:trPr>
          <w:trHeight w:val="270"/>
        </w:trPr>
        <w:tc>
          <w:tcPr>
            <w:tcW w:w="2825" w:type="dxa"/>
            <w:shd w:val="clear" w:color="auto" w:fill="auto"/>
            <w:vAlign w:val="center"/>
            <w:hideMark/>
          </w:tcPr>
          <w:p w14:paraId="518D456D"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33AD417D" w14:textId="77777777" w:rsidR="002B1EE0" w:rsidRPr="00E471F9" w:rsidRDefault="002B1EE0" w:rsidP="002B1EE0">
            <w:pPr>
              <w:spacing w:after="0"/>
              <w:jc w:val="center"/>
              <w:rPr>
                <w:rFonts w:ascii="Arial" w:hAnsi="Arial" w:cs="Arial"/>
                <w:color w:val="000000"/>
                <w:sz w:val="16"/>
                <w:szCs w:val="16"/>
                <w:highlight w:val="yellow"/>
              </w:rPr>
            </w:pPr>
            <w:r>
              <w:rPr>
                <w:rFonts w:ascii="Arial" w:hAnsi="Arial" w:cs="Arial"/>
                <w:color w:val="000000"/>
                <w:sz w:val="16"/>
                <w:szCs w:val="16"/>
              </w:rPr>
              <w:t>2125</w:t>
            </w:r>
          </w:p>
        </w:tc>
        <w:tc>
          <w:tcPr>
            <w:tcW w:w="1985" w:type="dxa"/>
            <w:shd w:val="clear" w:color="auto" w:fill="auto"/>
            <w:vAlign w:val="center"/>
            <w:hideMark/>
          </w:tcPr>
          <w:p w14:paraId="18B6188D" w14:textId="77777777" w:rsidR="002B1EE0" w:rsidRPr="00E471F9" w:rsidRDefault="002B1EE0" w:rsidP="002B1EE0">
            <w:pPr>
              <w:spacing w:after="0"/>
              <w:jc w:val="center"/>
              <w:rPr>
                <w:rFonts w:ascii="Arial" w:hAnsi="Arial" w:cs="Arial"/>
                <w:color w:val="000000"/>
                <w:sz w:val="16"/>
                <w:szCs w:val="16"/>
                <w:highlight w:val="yellow"/>
              </w:rPr>
            </w:pPr>
            <w:r>
              <w:rPr>
                <w:rFonts w:ascii="Arial" w:hAnsi="Arial" w:cs="Arial"/>
                <w:color w:val="000000"/>
                <w:sz w:val="16"/>
                <w:szCs w:val="16"/>
              </w:rPr>
              <w:t>3125</w:t>
            </w:r>
          </w:p>
        </w:tc>
        <w:tc>
          <w:tcPr>
            <w:tcW w:w="1842" w:type="dxa"/>
            <w:shd w:val="clear" w:color="auto" w:fill="auto"/>
            <w:vAlign w:val="center"/>
            <w:hideMark/>
          </w:tcPr>
          <w:p w14:paraId="1CD89F48"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9225</w:t>
            </w:r>
          </w:p>
        </w:tc>
        <w:tc>
          <w:tcPr>
            <w:tcW w:w="1843" w:type="dxa"/>
            <w:shd w:val="clear" w:color="auto" w:fill="auto"/>
            <w:vAlign w:val="center"/>
            <w:hideMark/>
          </w:tcPr>
          <w:p w14:paraId="3D6360A0"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10225</w:t>
            </w:r>
          </w:p>
        </w:tc>
      </w:tr>
      <w:tr w:rsidR="002B1EE0" w:rsidRPr="00DB7239" w14:paraId="56B8BAA4" w14:textId="77777777" w:rsidTr="002B1EE0">
        <w:trPr>
          <w:trHeight w:val="270"/>
        </w:trPr>
        <w:tc>
          <w:tcPr>
            <w:tcW w:w="2825" w:type="dxa"/>
            <w:shd w:val="clear" w:color="000000" w:fill="F2F2F2"/>
            <w:vAlign w:val="center"/>
            <w:hideMark/>
          </w:tcPr>
          <w:p w14:paraId="21CA8562"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3rd order IMD products</w:t>
            </w:r>
          </w:p>
        </w:tc>
        <w:tc>
          <w:tcPr>
            <w:tcW w:w="1843" w:type="dxa"/>
            <w:shd w:val="clear" w:color="000000" w:fill="F2F2F2"/>
            <w:vAlign w:val="center"/>
            <w:hideMark/>
          </w:tcPr>
          <w:p w14:paraId="716BD558"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|2*fx_low – fy_high|</w:t>
            </w:r>
          </w:p>
        </w:tc>
        <w:tc>
          <w:tcPr>
            <w:tcW w:w="1985" w:type="dxa"/>
            <w:shd w:val="clear" w:color="000000" w:fill="F2F2F2"/>
            <w:vAlign w:val="center"/>
            <w:hideMark/>
          </w:tcPr>
          <w:p w14:paraId="50E47B84"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|2*fx_high – fy_low|</w:t>
            </w:r>
          </w:p>
        </w:tc>
        <w:tc>
          <w:tcPr>
            <w:tcW w:w="1842" w:type="dxa"/>
            <w:shd w:val="clear" w:color="000000" w:fill="F2F2F2"/>
            <w:vAlign w:val="center"/>
            <w:hideMark/>
          </w:tcPr>
          <w:p w14:paraId="68635C2E"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|2*fy_low – fx_high|</w:t>
            </w:r>
          </w:p>
        </w:tc>
        <w:tc>
          <w:tcPr>
            <w:tcW w:w="1843" w:type="dxa"/>
            <w:shd w:val="clear" w:color="000000" w:fill="F2F2F2"/>
            <w:vAlign w:val="center"/>
            <w:hideMark/>
          </w:tcPr>
          <w:p w14:paraId="46D439C3"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|2*fy_high – fx_low|</w:t>
            </w:r>
          </w:p>
        </w:tc>
      </w:tr>
      <w:tr w:rsidR="002B1EE0" w:rsidRPr="00DB7239" w14:paraId="03674D5E" w14:textId="77777777" w:rsidTr="002B1EE0">
        <w:trPr>
          <w:trHeight w:val="270"/>
        </w:trPr>
        <w:tc>
          <w:tcPr>
            <w:tcW w:w="2825" w:type="dxa"/>
            <w:shd w:val="clear" w:color="000000" w:fill="F2F2F2"/>
            <w:vAlign w:val="center"/>
            <w:hideMark/>
          </w:tcPr>
          <w:p w14:paraId="07DD0664"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454AD184" w14:textId="77777777" w:rsidR="002B1EE0" w:rsidRPr="00297F83" w:rsidRDefault="002B1EE0" w:rsidP="002B1EE0">
            <w:pPr>
              <w:spacing w:after="0"/>
              <w:jc w:val="center"/>
              <w:rPr>
                <w:rFonts w:ascii="Arial" w:hAnsi="Arial" w:cs="Arial"/>
                <w:color w:val="000000"/>
                <w:sz w:val="16"/>
                <w:szCs w:val="16"/>
                <w:highlight w:val="yellow"/>
              </w:rPr>
            </w:pPr>
            <w:r w:rsidRPr="00297F83">
              <w:rPr>
                <w:rFonts w:ascii="Arial" w:hAnsi="Arial" w:cs="Arial"/>
                <w:color w:val="000000"/>
                <w:sz w:val="16"/>
                <w:szCs w:val="16"/>
                <w:highlight w:val="yellow"/>
              </w:rPr>
              <w:t>175</w:t>
            </w:r>
          </w:p>
        </w:tc>
        <w:tc>
          <w:tcPr>
            <w:tcW w:w="1985" w:type="dxa"/>
            <w:shd w:val="clear" w:color="000000" w:fill="F2F2F2"/>
            <w:vAlign w:val="center"/>
            <w:hideMark/>
          </w:tcPr>
          <w:p w14:paraId="62548EB7" w14:textId="77777777" w:rsidR="002B1EE0" w:rsidRPr="00297F83" w:rsidRDefault="002B1EE0" w:rsidP="002B1EE0">
            <w:pPr>
              <w:spacing w:after="0"/>
              <w:jc w:val="center"/>
              <w:rPr>
                <w:rFonts w:ascii="Arial" w:hAnsi="Arial" w:cs="Arial"/>
                <w:color w:val="000000"/>
                <w:sz w:val="16"/>
                <w:szCs w:val="16"/>
                <w:highlight w:val="yellow"/>
              </w:rPr>
            </w:pPr>
            <w:r w:rsidRPr="00297F83">
              <w:rPr>
                <w:rFonts w:ascii="Arial" w:hAnsi="Arial" w:cs="Arial"/>
                <w:color w:val="000000"/>
                <w:sz w:val="16"/>
                <w:szCs w:val="16"/>
                <w:highlight w:val="yellow"/>
              </w:rPr>
              <w:t>1675</w:t>
            </w:r>
          </w:p>
        </w:tc>
        <w:tc>
          <w:tcPr>
            <w:tcW w:w="1842" w:type="dxa"/>
            <w:shd w:val="clear" w:color="000000" w:fill="F2F2F2"/>
            <w:vAlign w:val="center"/>
            <w:hideMark/>
          </w:tcPr>
          <w:p w14:paraId="60F3F38C"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8050</w:t>
            </w:r>
          </w:p>
        </w:tc>
        <w:tc>
          <w:tcPr>
            <w:tcW w:w="1843" w:type="dxa"/>
            <w:shd w:val="clear" w:color="000000" w:fill="F2F2F2"/>
            <w:vAlign w:val="center"/>
            <w:hideMark/>
          </w:tcPr>
          <w:p w14:paraId="09D31F60"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9550</w:t>
            </w:r>
          </w:p>
        </w:tc>
      </w:tr>
      <w:tr w:rsidR="002B1EE0" w:rsidRPr="00DB7239" w14:paraId="3050A932" w14:textId="77777777" w:rsidTr="002B1EE0">
        <w:trPr>
          <w:trHeight w:val="270"/>
        </w:trPr>
        <w:tc>
          <w:tcPr>
            <w:tcW w:w="2825" w:type="dxa"/>
            <w:shd w:val="clear" w:color="000000" w:fill="F2F2F2"/>
            <w:vAlign w:val="center"/>
            <w:hideMark/>
          </w:tcPr>
          <w:p w14:paraId="2D0FB810"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3rd order IMD products</w:t>
            </w:r>
          </w:p>
        </w:tc>
        <w:tc>
          <w:tcPr>
            <w:tcW w:w="1843" w:type="dxa"/>
            <w:shd w:val="clear" w:color="000000" w:fill="F2F2F2"/>
            <w:vAlign w:val="center"/>
            <w:hideMark/>
          </w:tcPr>
          <w:p w14:paraId="4F14F808"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|2*fx_low + fy_low|</w:t>
            </w:r>
          </w:p>
        </w:tc>
        <w:tc>
          <w:tcPr>
            <w:tcW w:w="1985" w:type="dxa"/>
            <w:shd w:val="clear" w:color="000000" w:fill="F2F2F2"/>
            <w:vAlign w:val="center"/>
            <w:hideMark/>
          </w:tcPr>
          <w:p w14:paraId="727C29EA"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|2*fx_high + fy_high|</w:t>
            </w:r>
          </w:p>
        </w:tc>
        <w:tc>
          <w:tcPr>
            <w:tcW w:w="1842" w:type="dxa"/>
            <w:shd w:val="clear" w:color="000000" w:fill="F2F2F2"/>
            <w:vAlign w:val="center"/>
            <w:hideMark/>
          </w:tcPr>
          <w:p w14:paraId="2060DC23"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|2*fy_low + fx_low|</w:t>
            </w:r>
          </w:p>
        </w:tc>
        <w:tc>
          <w:tcPr>
            <w:tcW w:w="1843" w:type="dxa"/>
            <w:shd w:val="clear" w:color="000000" w:fill="F2F2F2"/>
            <w:vAlign w:val="center"/>
            <w:hideMark/>
          </w:tcPr>
          <w:p w14:paraId="3EE9F45F"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|2*fy_high + fx_high|</w:t>
            </w:r>
          </w:p>
        </w:tc>
      </w:tr>
      <w:tr w:rsidR="002B1EE0" w:rsidRPr="00DB7239" w14:paraId="6A5077A9" w14:textId="77777777" w:rsidTr="002B1EE0">
        <w:trPr>
          <w:trHeight w:val="270"/>
        </w:trPr>
        <w:tc>
          <w:tcPr>
            <w:tcW w:w="2825" w:type="dxa"/>
            <w:shd w:val="clear" w:color="000000" w:fill="F2F2F2"/>
            <w:vAlign w:val="center"/>
            <w:hideMark/>
          </w:tcPr>
          <w:p w14:paraId="21779DFC"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04F49694"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12525</w:t>
            </w:r>
          </w:p>
        </w:tc>
        <w:tc>
          <w:tcPr>
            <w:tcW w:w="1985" w:type="dxa"/>
            <w:shd w:val="clear" w:color="000000" w:fill="F2F2F2"/>
            <w:vAlign w:val="center"/>
            <w:hideMark/>
          </w:tcPr>
          <w:p w14:paraId="364170ED"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14025</w:t>
            </w:r>
          </w:p>
        </w:tc>
        <w:tc>
          <w:tcPr>
            <w:tcW w:w="1842" w:type="dxa"/>
            <w:shd w:val="clear" w:color="000000" w:fill="F2F2F2"/>
            <w:vAlign w:val="center"/>
            <w:hideMark/>
          </w:tcPr>
          <w:p w14:paraId="079600AE"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15150</w:t>
            </w:r>
          </w:p>
        </w:tc>
        <w:tc>
          <w:tcPr>
            <w:tcW w:w="1843" w:type="dxa"/>
            <w:shd w:val="clear" w:color="000000" w:fill="F2F2F2"/>
            <w:vAlign w:val="center"/>
            <w:hideMark/>
          </w:tcPr>
          <w:p w14:paraId="20A4B8C1"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16650</w:t>
            </w:r>
          </w:p>
        </w:tc>
      </w:tr>
      <w:tr w:rsidR="002B1EE0" w:rsidRPr="00DB7239" w14:paraId="5F612625" w14:textId="77777777" w:rsidTr="002B1EE0">
        <w:trPr>
          <w:trHeight w:val="270"/>
        </w:trPr>
        <w:tc>
          <w:tcPr>
            <w:tcW w:w="2825" w:type="dxa"/>
            <w:shd w:val="clear" w:color="auto" w:fill="auto"/>
            <w:vAlign w:val="center"/>
            <w:hideMark/>
          </w:tcPr>
          <w:p w14:paraId="2C0B8D66"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523C5753"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|3*fx_low –1* fy_high|</w:t>
            </w:r>
          </w:p>
        </w:tc>
        <w:tc>
          <w:tcPr>
            <w:tcW w:w="1985" w:type="dxa"/>
            <w:shd w:val="clear" w:color="auto" w:fill="auto"/>
            <w:vAlign w:val="center"/>
            <w:hideMark/>
          </w:tcPr>
          <w:p w14:paraId="6FEED9C0"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|3*fx_high – 1*fy_low|</w:t>
            </w:r>
          </w:p>
        </w:tc>
        <w:tc>
          <w:tcPr>
            <w:tcW w:w="1842" w:type="dxa"/>
            <w:shd w:val="clear" w:color="auto" w:fill="auto"/>
            <w:vAlign w:val="center"/>
            <w:hideMark/>
          </w:tcPr>
          <w:p w14:paraId="39248958"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|3*fy_low – 1*fx_high|</w:t>
            </w:r>
          </w:p>
        </w:tc>
        <w:tc>
          <w:tcPr>
            <w:tcW w:w="1843" w:type="dxa"/>
            <w:shd w:val="clear" w:color="auto" w:fill="auto"/>
            <w:vAlign w:val="center"/>
            <w:hideMark/>
          </w:tcPr>
          <w:p w14:paraId="49B5D2B4"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|3*fy_high – 1*fx_low|</w:t>
            </w:r>
          </w:p>
        </w:tc>
      </w:tr>
      <w:tr w:rsidR="002B1EE0" w:rsidRPr="00DB7239" w14:paraId="4E60E534" w14:textId="77777777" w:rsidTr="002B1EE0">
        <w:trPr>
          <w:trHeight w:val="270"/>
        </w:trPr>
        <w:tc>
          <w:tcPr>
            <w:tcW w:w="2825" w:type="dxa"/>
            <w:shd w:val="clear" w:color="auto" w:fill="auto"/>
            <w:vAlign w:val="center"/>
            <w:hideMark/>
          </w:tcPr>
          <w:p w14:paraId="2D0142B8"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24694830"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3475</w:t>
            </w:r>
          </w:p>
        </w:tc>
        <w:tc>
          <w:tcPr>
            <w:tcW w:w="1985" w:type="dxa"/>
            <w:shd w:val="clear" w:color="auto" w:fill="auto"/>
            <w:vAlign w:val="center"/>
            <w:hideMark/>
          </w:tcPr>
          <w:p w14:paraId="76032DE1"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5475</w:t>
            </w:r>
          </w:p>
        </w:tc>
        <w:tc>
          <w:tcPr>
            <w:tcW w:w="1842" w:type="dxa"/>
            <w:shd w:val="clear" w:color="auto" w:fill="auto"/>
            <w:vAlign w:val="center"/>
            <w:hideMark/>
          </w:tcPr>
          <w:p w14:paraId="730405C6"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13975</w:t>
            </w:r>
          </w:p>
        </w:tc>
        <w:tc>
          <w:tcPr>
            <w:tcW w:w="1843" w:type="dxa"/>
            <w:shd w:val="clear" w:color="auto" w:fill="auto"/>
            <w:vAlign w:val="center"/>
            <w:hideMark/>
          </w:tcPr>
          <w:p w14:paraId="7C5E72A4"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15975</w:t>
            </w:r>
          </w:p>
        </w:tc>
      </w:tr>
      <w:tr w:rsidR="002B1EE0" w:rsidRPr="00DB7239" w14:paraId="65156B51" w14:textId="77777777" w:rsidTr="002B1EE0">
        <w:trPr>
          <w:trHeight w:val="270"/>
        </w:trPr>
        <w:tc>
          <w:tcPr>
            <w:tcW w:w="2825" w:type="dxa"/>
            <w:shd w:val="clear" w:color="auto" w:fill="auto"/>
            <w:vAlign w:val="center"/>
            <w:hideMark/>
          </w:tcPr>
          <w:p w14:paraId="7645DDD2"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715BAAA3"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|2*fx_low –2* fy_high|</w:t>
            </w:r>
          </w:p>
        </w:tc>
        <w:tc>
          <w:tcPr>
            <w:tcW w:w="1985" w:type="dxa"/>
            <w:shd w:val="clear" w:color="auto" w:fill="auto"/>
            <w:vAlign w:val="center"/>
            <w:hideMark/>
          </w:tcPr>
          <w:p w14:paraId="64AE180A"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|2*fx_high –2* fy_low|</w:t>
            </w:r>
          </w:p>
        </w:tc>
        <w:tc>
          <w:tcPr>
            <w:tcW w:w="1842" w:type="dxa"/>
            <w:shd w:val="clear" w:color="auto" w:fill="auto"/>
            <w:vAlign w:val="center"/>
            <w:hideMark/>
          </w:tcPr>
          <w:p w14:paraId="05DD15F9"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|2*fx_low +2* fy_low|</w:t>
            </w:r>
          </w:p>
        </w:tc>
        <w:tc>
          <w:tcPr>
            <w:tcW w:w="1843" w:type="dxa"/>
            <w:shd w:val="clear" w:color="auto" w:fill="auto"/>
            <w:vAlign w:val="center"/>
            <w:hideMark/>
          </w:tcPr>
          <w:p w14:paraId="0DA098DF"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|2*fx_high +2* fy_high|</w:t>
            </w:r>
          </w:p>
        </w:tc>
      </w:tr>
      <w:tr w:rsidR="002B1EE0" w:rsidRPr="00DB7239" w14:paraId="5318B1D3" w14:textId="77777777" w:rsidTr="002B1EE0">
        <w:trPr>
          <w:trHeight w:val="270"/>
        </w:trPr>
        <w:tc>
          <w:tcPr>
            <w:tcW w:w="2825" w:type="dxa"/>
            <w:shd w:val="clear" w:color="auto" w:fill="auto"/>
            <w:vAlign w:val="center"/>
            <w:hideMark/>
          </w:tcPr>
          <w:p w14:paraId="01C2E722"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2D29BBA0"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6250</w:t>
            </w:r>
          </w:p>
        </w:tc>
        <w:tc>
          <w:tcPr>
            <w:tcW w:w="1985" w:type="dxa"/>
            <w:shd w:val="clear" w:color="auto" w:fill="auto"/>
            <w:vAlign w:val="center"/>
            <w:hideMark/>
          </w:tcPr>
          <w:p w14:paraId="350FAC6A"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4250</w:t>
            </w:r>
          </w:p>
        </w:tc>
        <w:tc>
          <w:tcPr>
            <w:tcW w:w="1842" w:type="dxa"/>
            <w:shd w:val="clear" w:color="auto" w:fill="auto"/>
            <w:vAlign w:val="center"/>
            <w:hideMark/>
          </w:tcPr>
          <w:p w14:paraId="35562D55"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18450</w:t>
            </w:r>
          </w:p>
        </w:tc>
        <w:tc>
          <w:tcPr>
            <w:tcW w:w="1843" w:type="dxa"/>
            <w:shd w:val="clear" w:color="auto" w:fill="auto"/>
            <w:vAlign w:val="center"/>
            <w:hideMark/>
          </w:tcPr>
          <w:p w14:paraId="4615F304"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20450</w:t>
            </w:r>
          </w:p>
        </w:tc>
      </w:tr>
      <w:tr w:rsidR="002B1EE0" w:rsidRPr="00DB7239" w14:paraId="19685832" w14:textId="77777777" w:rsidTr="002B1EE0">
        <w:trPr>
          <w:trHeight w:val="270"/>
        </w:trPr>
        <w:tc>
          <w:tcPr>
            <w:tcW w:w="2825" w:type="dxa"/>
            <w:shd w:val="clear" w:color="auto" w:fill="auto"/>
            <w:vAlign w:val="center"/>
            <w:hideMark/>
          </w:tcPr>
          <w:p w14:paraId="756ACF87"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1DA8731E"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|3*fx_low +1* fy_low|</w:t>
            </w:r>
          </w:p>
        </w:tc>
        <w:tc>
          <w:tcPr>
            <w:tcW w:w="1985" w:type="dxa"/>
            <w:shd w:val="clear" w:color="auto" w:fill="auto"/>
            <w:vAlign w:val="center"/>
            <w:hideMark/>
          </w:tcPr>
          <w:p w14:paraId="62551027"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|3*fx_high + 1*fy_high|</w:t>
            </w:r>
          </w:p>
        </w:tc>
        <w:tc>
          <w:tcPr>
            <w:tcW w:w="1842" w:type="dxa"/>
            <w:shd w:val="clear" w:color="auto" w:fill="auto"/>
            <w:vAlign w:val="center"/>
            <w:hideMark/>
          </w:tcPr>
          <w:p w14:paraId="7459823B"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|3*fy_low + 1*fx_low|</w:t>
            </w:r>
          </w:p>
        </w:tc>
        <w:tc>
          <w:tcPr>
            <w:tcW w:w="1843" w:type="dxa"/>
            <w:shd w:val="clear" w:color="auto" w:fill="auto"/>
            <w:vAlign w:val="center"/>
            <w:hideMark/>
          </w:tcPr>
          <w:p w14:paraId="28E5F803"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|3*fy_high + 1*fx_high|</w:t>
            </w:r>
          </w:p>
        </w:tc>
      </w:tr>
      <w:tr w:rsidR="002B1EE0" w:rsidRPr="00DB7239" w14:paraId="54E4A93B" w14:textId="77777777" w:rsidTr="002B1EE0">
        <w:trPr>
          <w:trHeight w:val="270"/>
        </w:trPr>
        <w:tc>
          <w:tcPr>
            <w:tcW w:w="2825" w:type="dxa"/>
            <w:shd w:val="clear" w:color="auto" w:fill="auto"/>
            <w:vAlign w:val="center"/>
            <w:hideMark/>
          </w:tcPr>
          <w:p w14:paraId="530C261E"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FFFFF"/>
            <w:vAlign w:val="center"/>
            <w:hideMark/>
          </w:tcPr>
          <w:p w14:paraId="141F3055"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15825</w:t>
            </w:r>
          </w:p>
        </w:tc>
        <w:tc>
          <w:tcPr>
            <w:tcW w:w="1985" w:type="dxa"/>
            <w:shd w:val="clear" w:color="000000" w:fill="FFFFFF"/>
            <w:vAlign w:val="center"/>
            <w:hideMark/>
          </w:tcPr>
          <w:p w14:paraId="0B8DE1C8"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17825</w:t>
            </w:r>
          </w:p>
        </w:tc>
        <w:tc>
          <w:tcPr>
            <w:tcW w:w="1842" w:type="dxa"/>
            <w:shd w:val="clear" w:color="000000" w:fill="FFFFFF"/>
            <w:vAlign w:val="center"/>
            <w:hideMark/>
          </w:tcPr>
          <w:p w14:paraId="5D1B7246"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21075</w:t>
            </w:r>
          </w:p>
        </w:tc>
        <w:tc>
          <w:tcPr>
            <w:tcW w:w="1843" w:type="dxa"/>
            <w:shd w:val="clear" w:color="000000" w:fill="FFFFFF"/>
            <w:vAlign w:val="center"/>
            <w:hideMark/>
          </w:tcPr>
          <w:p w14:paraId="00FBBF40"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23075</w:t>
            </w:r>
          </w:p>
        </w:tc>
      </w:tr>
      <w:tr w:rsidR="002B1EE0" w:rsidRPr="00DB7239" w14:paraId="5A34CD99" w14:textId="77777777" w:rsidTr="002B1EE0">
        <w:trPr>
          <w:trHeight w:val="270"/>
        </w:trPr>
        <w:tc>
          <w:tcPr>
            <w:tcW w:w="2825" w:type="dxa"/>
            <w:shd w:val="clear" w:color="000000" w:fill="F2F2F2"/>
            <w:vAlign w:val="center"/>
            <w:hideMark/>
          </w:tcPr>
          <w:p w14:paraId="633D1200"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38E87FF0"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|fx_low – 4*fy_high|</w:t>
            </w:r>
          </w:p>
        </w:tc>
        <w:tc>
          <w:tcPr>
            <w:tcW w:w="1985" w:type="dxa"/>
            <w:shd w:val="clear" w:color="000000" w:fill="F2F2F2"/>
            <w:vAlign w:val="center"/>
            <w:hideMark/>
          </w:tcPr>
          <w:p w14:paraId="4A80F048"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|fx_high – 4*fy_low|</w:t>
            </w:r>
          </w:p>
        </w:tc>
        <w:tc>
          <w:tcPr>
            <w:tcW w:w="1842" w:type="dxa"/>
            <w:shd w:val="clear" w:color="000000" w:fill="F2F2F2"/>
            <w:vAlign w:val="center"/>
            <w:hideMark/>
          </w:tcPr>
          <w:p w14:paraId="4F8EC8AE"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|fy_low – 4*fx_high|</w:t>
            </w:r>
          </w:p>
        </w:tc>
        <w:tc>
          <w:tcPr>
            <w:tcW w:w="1843" w:type="dxa"/>
            <w:shd w:val="clear" w:color="000000" w:fill="F2F2F2"/>
            <w:vAlign w:val="center"/>
            <w:hideMark/>
          </w:tcPr>
          <w:p w14:paraId="33B5A2D6"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|fy_high – 4*fx_low|</w:t>
            </w:r>
          </w:p>
        </w:tc>
      </w:tr>
      <w:tr w:rsidR="002B1EE0" w:rsidRPr="00DB7239" w14:paraId="2F98B453" w14:textId="77777777" w:rsidTr="002B1EE0">
        <w:trPr>
          <w:trHeight w:val="270"/>
        </w:trPr>
        <w:tc>
          <w:tcPr>
            <w:tcW w:w="2825" w:type="dxa"/>
            <w:shd w:val="clear" w:color="000000" w:fill="F2F2F2"/>
            <w:vAlign w:val="center"/>
            <w:hideMark/>
          </w:tcPr>
          <w:p w14:paraId="36C048F7"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09BBF22B"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22400</w:t>
            </w:r>
          </w:p>
        </w:tc>
        <w:tc>
          <w:tcPr>
            <w:tcW w:w="1985" w:type="dxa"/>
            <w:shd w:val="clear" w:color="000000" w:fill="F2F2F2"/>
            <w:vAlign w:val="center"/>
            <w:hideMark/>
          </w:tcPr>
          <w:p w14:paraId="0A460536"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19900</w:t>
            </w:r>
          </w:p>
        </w:tc>
        <w:tc>
          <w:tcPr>
            <w:tcW w:w="1842" w:type="dxa"/>
            <w:shd w:val="clear" w:color="000000" w:fill="F2F2F2"/>
            <w:vAlign w:val="center"/>
            <w:hideMark/>
          </w:tcPr>
          <w:p w14:paraId="3B4294D3"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9275</w:t>
            </w:r>
          </w:p>
        </w:tc>
        <w:tc>
          <w:tcPr>
            <w:tcW w:w="1843" w:type="dxa"/>
            <w:shd w:val="clear" w:color="000000" w:fill="F2F2F2"/>
            <w:vAlign w:val="center"/>
            <w:hideMark/>
          </w:tcPr>
          <w:p w14:paraId="045442F0"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6775</w:t>
            </w:r>
          </w:p>
        </w:tc>
      </w:tr>
      <w:tr w:rsidR="002B1EE0" w:rsidRPr="00DB7239" w14:paraId="57C81D21" w14:textId="77777777" w:rsidTr="002B1EE0">
        <w:trPr>
          <w:trHeight w:val="270"/>
        </w:trPr>
        <w:tc>
          <w:tcPr>
            <w:tcW w:w="2825" w:type="dxa"/>
            <w:shd w:val="clear" w:color="000000" w:fill="F2F2F2"/>
            <w:vAlign w:val="center"/>
            <w:hideMark/>
          </w:tcPr>
          <w:p w14:paraId="104AA467"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1A91CB80"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|2*fx_low - 3*fy_high|</w:t>
            </w:r>
          </w:p>
        </w:tc>
        <w:tc>
          <w:tcPr>
            <w:tcW w:w="1985" w:type="dxa"/>
            <w:shd w:val="clear" w:color="000000" w:fill="F2F2F2"/>
            <w:vAlign w:val="center"/>
            <w:hideMark/>
          </w:tcPr>
          <w:p w14:paraId="6638BD4C"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|2*fx_high - 3*fy_low|</w:t>
            </w:r>
          </w:p>
        </w:tc>
        <w:tc>
          <w:tcPr>
            <w:tcW w:w="1842" w:type="dxa"/>
            <w:shd w:val="clear" w:color="000000" w:fill="F2F2F2"/>
            <w:vAlign w:val="center"/>
            <w:hideMark/>
          </w:tcPr>
          <w:p w14:paraId="29C2F79C"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|2*fy_low - 3*fx_high|</w:t>
            </w:r>
          </w:p>
        </w:tc>
        <w:tc>
          <w:tcPr>
            <w:tcW w:w="1843" w:type="dxa"/>
            <w:shd w:val="clear" w:color="000000" w:fill="F2F2F2"/>
            <w:vAlign w:val="center"/>
            <w:hideMark/>
          </w:tcPr>
          <w:p w14:paraId="37A1DDD6"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|2*fy_high -3*fx_low|</w:t>
            </w:r>
          </w:p>
        </w:tc>
      </w:tr>
      <w:tr w:rsidR="002B1EE0" w:rsidRPr="00DB7239" w14:paraId="7A234A73" w14:textId="77777777" w:rsidTr="002B1EE0">
        <w:trPr>
          <w:trHeight w:val="270"/>
        </w:trPr>
        <w:tc>
          <w:tcPr>
            <w:tcW w:w="2825" w:type="dxa"/>
            <w:shd w:val="clear" w:color="000000" w:fill="F2F2F2"/>
            <w:vAlign w:val="center"/>
            <w:hideMark/>
          </w:tcPr>
          <w:p w14:paraId="33125248"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60EB5F15"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12675</w:t>
            </w:r>
          </w:p>
        </w:tc>
        <w:tc>
          <w:tcPr>
            <w:tcW w:w="1985" w:type="dxa"/>
            <w:shd w:val="clear" w:color="000000" w:fill="F2F2F2"/>
            <w:vAlign w:val="center"/>
            <w:hideMark/>
          </w:tcPr>
          <w:p w14:paraId="40AB9B0B"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10175</w:t>
            </w:r>
          </w:p>
        </w:tc>
        <w:tc>
          <w:tcPr>
            <w:tcW w:w="1842" w:type="dxa"/>
            <w:shd w:val="clear" w:color="000000" w:fill="F2F2F2"/>
            <w:vAlign w:val="center"/>
            <w:hideMark/>
          </w:tcPr>
          <w:p w14:paraId="1267DCDA" w14:textId="77777777" w:rsidR="002B1EE0" w:rsidRPr="00297F83" w:rsidRDefault="002B1EE0" w:rsidP="002B1EE0">
            <w:pPr>
              <w:spacing w:after="0"/>
              <w:jc w:val="center"/>
              <w:rPr>
                <w:rFonts w:ascii="Arial" w:hAnsi="Arial" w:cs="Arial"/>
                <w:color w:val="000000"/>
                <w:sz w:val="16"/>
                <w:szCs w:val="16"/>
                <w:highlight w:val="yellow"/>
              </w:rPr>
            </w:pPr>
            <w:r w:rsidRPr="00297F83">
              <w:rPr>
                <w:rFonts w:ascii="Arial" w:hAnsi="Arial" w:cs="Arial"/>
                <w:color w:val="000000"/>
                <w:sz w:val="16"/>
                <w:szCs w:val="16"/>
                <w:highlight w:val="yellow"/>
              </w:rPr>
              <w:t>450</w:t>
            </w:r>
          </w:p>
        </w:tc>
        <w:tc>
          <w:tcPr>
            <w:tcW w:w="1843" w:type="dxa"/>
            <w:shd w:val="clear" w:color="000000" w:fill="F2F2F2"/>
            <w:vAlign w:val="center"/>
            <w:hideMark/>
          </w:tcPr>
          <w:p w14:paraId="3590413B" w14:textId="77777777" w:rsidR="002B1EE0" w:rsidRPr="00297F83" w:rsidRDefault="002B1EE0" w:rsidP="002B1EE0">
            <w:pPr>
              <w:spacing w:after="0"/>
              <w:jc w:val="center"/>
              <w:rPr>
                <w:rFonts w:ascii="Arial" w:hAnsi="Arial" w:cs="Arial"/>
                <w:color w:val="000000"/>
                <w:sz w:val="16"/>
                <w:szCs w:val="16"/>
                <w:highlight w:val="yellow"/>
              </w:rPr>
            </w:pPr>
            <w:r w:rsidRPr="00297F83">
              <w:rPr>
                <w:rFonts w:ascii="Arial" w:hAnsi="Arial" w:cs="Arial"/>
                <w:color w:val="000000"/>
                <w:sz w:val="16"/>
                <w:szCs w:val="16"/>
                <w:highlight w:val="yellow"/>
              </w:rPr>
              <w:t>2950</w:t>
            </w:r>
          </w:p>
        </w:tc>
      </w:tr>
      <w:tr w:rsidR="002B1EE0" w:rsidRPr="00DB7239" w14:paraId="3CBDFC72" w14:textId="77777777" w:rsidTr="002B1EE0">
        <w:trPr>
          <w:trHeight w:val="270"/>
        </w:trPr>
        <w:tc>
          <w:tcPr>
            <w:tcW w:w="2825" w:type="dxa"/>
            <w:shd w:val="clear" w:color="000000" w:fill="F2F2F2"/>
            <w:vAlign w:val="center"/>
            <w:hideMark/>
          </w:tcPr>
          <w:p w14:paraId="36EC0BB3"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1889977D"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|fx_low + 4*fy_low|</w:t>
            </w:r>
          </w:p>
        </w:tc>
        <w:tc>
          <w:tcPr>
            <w:tcW w:w="1985" w:type="dxa"/>
            <w:shd w:val="clear" w:color="000000" w:fill="F2F2F2"/>
            <w:vAlign w:val="center"/>
            <w:hideMark/>
          </w:tcPr>
          <w:p w14:paraId="7185587F"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|fx_high + 4*fy_high|</w:t>
            </w:r>
          </w:p>
        </w:tc>
        <w:tc>
          <w:tcPr>
            <w:tcW w:w="1842" w:type="dxa"/>
            <w:shd w:val="clear" w:color="000000" w:fill="F2F2F2"/>
            <w:vAlign w:val="center"/>
            <w:hideMark/>
          </w:tcPr>
          <w:p w14:paraId="23A0E1EC"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|fy_low + 4*fx_low|</w:t>
            </w:r>
          </w:p>
        </w:tc>
        <w:tc>
          <w:tcPr>
            <w:tcW w:w="1843" w:type="dxa"/>
            <w:shd w:val="clear" w:color="000000" w:fill="F2F2F2"/>
            <w:vAlign w:val="center"/>
            <w:hideMark/>
          </w:tcPr>
          <w:p w14:paraId="6E07CFDB"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|fy_high + 4*fx_high|</w:t>
            </w:r>
          </w:p>
        </w:tc>
      </w:tr>
      <w:tr w:rsidR="002B1EE0" w:rsidRPr="00DB7239" w14:paraId="7D8F9E24" w14:textId="77777777" w:rsidTr="002B1EE0">
        <w:trPr>
          <w:trHeight w:val="270"/>
        </w:trPr>
        <w:tc>
          <w:tcPr>
            <w:tcW w:w="2825" w:type="dxa"/>
            <w:shd w:val="clear" w:color="000000" w:fill="F2F2F2"/>
            <w:vAlign w:val="center"/>
            <w:hideMark/>
          </w:tcPr>
          <w:p w14:paraId="5F8A6CDE"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5C7F571D"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27000</w:t>
            </w:r>
          </w:p>
        </w:tc>
        <w:tc>
          <w:tcPr>
            <w:tcW w:w="1985" w:type="dxa"/>
            <w:shd w:val="clear" w:color="000000" w:fill="F2F2F2"/>
            <w:vAlign w:val="center"/>
            <w:hideMark/>
          </w:tcPr>
          <w:p w14:paraId="1C3DE4E7"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29500</w:t>
            </w:r>
          </w:p>
        </w:tc>
        <w:tc>
          <w:tcPr>
            <w:tcW w:w="1842" w:type="dxa"/>
            <w:shd w:val="clear" w:color="000000" w:fill="F2F2F2"/>
            <w:vAlign w:val="center"/>
            <w:hideMark/>
          </w:tcPr>
          <w:p w14:paraId="0D8344F1"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19125</w:t>
            </w:r>
          </w:p>
        </w:tc>
        <w:tc>
          <w:tcPr>
            <w:tcW w:w="1843" w:type="dxa"/>
            <w:shd w:val="clear" w:color="000000" w:fill="F2F2F2"/>
            <w:vAlign w:val="center"/>
            <w:hideMark/>
          </w:tcPr>
          <w:p w14:paraId="7FF88EEA"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21625</w:t>
            </w:r>
          </w:p>
        </w:tc>
      </w:tr>
      <w:tr w:rsidR="002B1EE0" w:rsidRPr="00DB7239" w14:paraId="7862C702" w14:textId="77777777" w:rsidTr="002B1EE0">
        <w:trPr>
          <w:trHeight w:val="270"/>
        </w:trPr>
        <w:tc>
          <w:tcPr>
            <w:tcW w:w="2825" w:type="dxa"/>
            <w:shd w:val="clear" w:color="000000" w:fill="F2F2F2"/>
            <w:vAlign w:val="center"/>
            <w:hideMark/>
          </w:tcPr>
          <w:p w14:paraId="09B2C417"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2A196752"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|2*fx_low + 3*fy_low|</w:t>
            </w:r>
          </w:p>
        </w:tc>
        <w:tc>
          <w:tcPr>
            <w:tcW w:w="1985" w:type="dxa"/>
            <w:shd w:val="clear" w:color="000000" w:fill="F2F2F2"/>
            <w:vAlign w:val="center"/>
            <w:hideMark/>
          </w:tcPr>
          <w:p w14:paraId="2B9D7AC6"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|2*fx_high + 3*fy_high|</w:t>
            </w:r>
          </w:p>
        </w:tc>
        <w:tc>
          <w:tcPr>
            <w:tcW w:w="1842" w:type="dxa"/>
            <w:shd w:val="clear" w:color="000000" w:fill="F2F2F2"/>
            <w:vAlign w:val="center"/>
            <w:hideMark/>
          </w:tcPr>
          <w:p w14:paraId="537BCA6E"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|2*fy_low + 3*fx_low|</w:t>
            </w:r>
          </w:p>
        </w:tc>
        <w:tc>
          <w:tcPr>
            <w:tcW w:w="1843" w:type="dxa"/>
            <w:shd w:val="clear" w:color="000000" w:fill="F2F2F2"/>
            <w:vAlign w:val="center"/>
            <w:hideMark/>
          </w:tcPr>
          <w:p w14:paraId="4F11C942"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|2*fy_high + 3*fx_high|</w:t>
            </w:r>
          </w:p>
        </w:tc>
      </w:tr>
      <w:tr w:rsidR="002B1EE0" w:rsidRPr="00DB7239" w14:paraId="503D9F0E" w14:textId="77777777" w:rsidTr="002B1EE0">
        <w:trPr>
          <w:trHeight w:val="270"/>
        </w:trPr>
        <w:tc>
          <w:tcPr>
            <w:tcW w:w="2825" w:type="dxa"/>
            <w:shd w:val="clear" w:color="000000" w:fill="F2F2F2"/>
            <w:vAlign w:val="center"/>
            <w:hideMark/>
          </w:tcPr>
          <w:p w14:paraId="0079965C"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5389F9FF"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24375</w:t>
            </w:r>
          </w:p>
        </w:tc>
        <w:tc>
          <w:tcPr>
            <w:tcW w:w="1985" w:type="dxa"/>
            <w:shd w:val="clear" w:color="000000" w:fill="F2F2F2"/>
            <w:vAlign w:val="center"/>
            <w:hideMark/>
          </w:tcPr>
          <w:p w14:paraId="6F489CC7"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26875</w:t>
            </w:r>
          </w:p>
        </w:tc>
        <w:tc>
          <w:tcPr>
            <w:tcW w:w="1842" w:type="dxa"/>
            <w:shd w:val="clear" w:color="000000" w:fill="F2F2F2"/>
            <w:vAlign w:val="center"/>
            <w:hideMark/>
          </w:tcPr>
          <w:p w14:paraId="4FB36E3C"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21750</w:t>
            </w:r>
          </w:p>
        </w:tc>
        <w:tc>
          <w:tcPr>
            <w:tcW w:w="1843" w:type="dxa"/>
            <w:shd w:val="clear" w:color="000000" w:fill="F2F2F2"/>
            <w:vAlign w:val="center"/>
            <w:hideMark/>
          </w:tcPr>
          <w:p w14:paraId="3198DC06"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24250</w:t>
            </w:r>
          </w:p>
        </w:tc>
      </w:tr>
    </w:tbl>
    <w:p w14:paraId="670BC3DC" w14:textId="77777777" w:rsidR="002B1EE0" w:rsidRDefault="002B1EE0" w:rsidP="002B1EE0">
      <w:pPr>
        <w:rPr>
          <w:rFonts w:asciiTheme="minorHAnsi" w:eastAsiaTheme="minorHAnsi" w:hAnsiTheme="minorHAnsi" w:cstheme="minorBidi"/>
          <w:sz w:val="22"/>
          <w:szCs w:val="22"/>
        </w:rPr>
      </w:pPr>
    </w:p>
    <w:p w14:paraId="4965BEB7" w14:textId="77777777" w:rsidR="002B1EE0" w:rsidRDefault="002B1EE0" w:rsidP="002B1EE0">
      <w:pPr>
        <w:rPr>
          <w:lang w:eastAsia="ko-KR"/>
        </w:rPr>
      </w:pPr>
      <w:r w:rsidRPr="0073594C">
        <w:rPr>
          <w:lang w:eastAsia="ko-KR"/>
        </w:rPr>
        <w:t xml:space="preserve">Based on the </w:t>
      </w:r>
      <w:r>
        <w:rPr>
          <w:lang w:val="en-US" w:eastAsia="zh-CN"/>
        </w:rPr>
        <w:t xml:space="preserve">tables </w:t>
      </w:r>
      <w:r w:rsidRPr="0073594C">
        <w:rPr>
          <w:lang w:eastAsia="ko-KR"/>
        </w:rPr>
        <w:t xml:space="preserve">above it can be seen that </w:t>
      </w:r>
    </w:p>
    <w:p w14:paraId="5F524C9E" w14:textId="77777777" w:rsidR="002B1EE0" w:rsidRDefault="002B1EE0" w:rsidP="006A0293">
      <w:pPr>
        <w:pStyle w:val="affb"/>
        <w:overflowPunct w:val="0"/>
        <w:autoSpaceDE w:val="0"/>
        <w:autoSpaceDN w:val="0"/>
        <w:adjustRightInd w:val="0"/>
        <w:textAlignment w:val="baseline"/>
        <w:rPr>
          <w:lang w:eastAsia="zh-CN"/>
        </w:rPr>
      </w:pPr>
      <w:r>
        <w:rPr>
          <w:lang w:eastAsia="ko-KR"/>
        </w:rPr>
        <w:t>n28</w:t>
      </w:r>
      <w:r w:rsidRPr="0073594C">
        <w:rPr>
          <w:lang w:eastAsia="ko-KR"/>
        </w:rPr>
        <w:t xml:space="preserve"> + n</w:t>
      </w:r>
      <w:r>
        <w:rPr>
          <w:lang w:eastAsia="ko-KR"/>
        </w:rPr>
        <w:t>78</w:t>
      </w:r>
      <w:r w:rsidRPr="0073594C">
        <w:rPr>
          <w:lang w:eastAsia="ko-KR"/>
        </w:rPr>
        <w:t xml:space="preserve"> </w:t>
      </w:r>
      <w:r>
        <w:rPr>
          <w:lang w:eastAsia="ko-KR"/>
        </w:rPr>
        <w:t xml:space="preserve">IMD3, IMD4 and </w:t>
      </w:r>
      <w:r w:rsidRPr="0073594C">
        <w:rPr>
          <w:lang w:eastAsia="ko-KR"/>
        </w:rPr>
        <w:t>IMD</w:t>
      </w:r>
      <w:r>
        <w:rPr>
          <w:lang w:eastAsia="ko-KR"/>
        </w:rPr>
        <w:t>5</w:t>
      </w:r>
      <w:r w:rsidRPr="0073594C">
        <w:rPr>
          <w:lang w:eastAsia="ko-KR"/>
        </w:rPr>
        <w:t xml:space="preserve"> may affect Rx frequencies of band n</w:t>
      </w:r>
      <w:r>
        <w:rPr>
          <w:lang w:eastAsia="ko-KR"/>
        </w:rPr>
        <w:t>102</w:t>
      </w:r>
    </w:p>
    <w:p w14:paraId="735236F1" w14:textId="77777777" w:rsidR="002B1EE0" w:rsidRDefault="002B1EE0" w:rsidP="006A0293">
      <w:pPr>
        <w:pStyle w:val="affb"/>
        <w:overflowPunct w:val="0"/>
        <w:autoSpaceDE w:val="0"/>
        <w:autoSpaceDN w:val="0"/>
        <w:adjustRightInd w:val="0"/>
        <w:textAlignment w:val="baseline"/>
        <w:rPr>
          <w:lang w:eastAsia="zh-CN"/>
        </w:rPr>
      </w:pPr>
      <w:r>
        <w:rPr>
          <w:lang w:eastAsia="ko-KR"/>
        </w:rPr>
        <w:t>n28</w:t>
      </w:r>
      <w:r w:rsidRPr="0073594C">
        <w:rPr>
          <w:lang w:eastAsia="ko-KR"/>
        </w:rPr>
        <w:t xml:space="preserve"> + n</w:t>
      </w:r>
      <w:r>
        <w:rPr>
          <w:lang w:eastAsia="ko-KR"/>
        </w:rPr>
        <w:t>102</w:t>
      </w:r>
      <w:r w:rsidRPr="0073594C">
        <w:rPr>
          <w:lang w:eastAsia="ko-KR"/>
        </w:rPr>
        <w:t xml:space="preserve"> </w:t>
      </w:r>
      <w:r>
        <w:rPr>
          <w:lang w:eastAsia="ko-KR"/>
        </w:rPr>
        <w:t xml:space="preserve">IMD4 and </w:t>
      </w:r>
      <w:r w:rsidRPr="0073594C">
        <w:rPr>
          <w:lang w:eastAsia="ko-KR"/>
        </w:rPr>
        <w:t>IMD</w:t>
      </w:r>
      <w:r>
        <w:rPr>
          <w:lang w:eastAsia="ko-KR"/>
        </w:rPr>
        <w:t>5</w:t>
      </w:r>
      <w:r w:rsidRPr="0073594C">
        <w:rPr>
          <w:lang w:eastAsia="ko-KR"/>
        </w:rPr>
        <w:t xml:space="preserve"> may affect Rx frequencies of band n</w:t>
      </w:r>
      <w:r>
        <w:rPr>
          <w:lang w:eastAsia="ko-KR"/>
        </w:rPr>
        <w:t>78</w:t>
      </w:r>
    </w:p>
    <w:p w14:paraId="3412AAD2" w14:textId="77777777" w:rsidR="002B1EE0" w:rsidRDefault="002B1EE0" w:rsidP="006A0293">
      <w:pPr>
        <w:pStyle w:val="affb"/>
        <w:overflowPunct w:val="0"/>
        <w:autoSpaceDE w:val="0"/>
        <w:autoSpaceDN w:val="0"/>
        <w:adjustRightInd w:val="0"/>
        <w:textAlignment w:val="baseline"/>
        <w:rPr>
          <w:lang w:eastAsia="zh-CN"/>
        </w:rPr>
      </w:pPr>
      <w:r>
        <w:rPr>
          <w:lang w:eastAsia="ko-KR"/>
        </w:rPr>
        <w:t>n78</w:t>
      </w:r>
      <w:r w:rsidRPr="0073594C">
        <w:rPr>
          <w:lang w:eastAsia="ko-KR"/>
        </w:rPr>
        <w:t xml:space="preserve"> + n</w:t>
      </w:r>
      <w:r>
        <w:rPr>
          <w:lang w:eastAsia="ko-KR"/>
        </w:rPr>
        <w:t>102</w:t>
      </w:r>
      <w:r w:rsidRPr="0073594C">
        <w:rPr>
          <w:lang w:eastAsia="ko-KR"/>
        </w:rPr>
        <w:t xml:space="preserve"> </w:t>
      </w:r>
      <w:r>
        <w:rPr>
          <w:lang w:eastAsia="ko-KR"/>
        </w:rPr>
        <w:t xml:space="preserve">IMD3 and </w:t>
      </w:r>
      <w:r w:rsidRPr="0073594C">
        <w:rPr>
          <w:lang w:eastAsia="ko-KR"/>
        </w:rPr>
        <w:t>IMD</w:t>
      </w:r>
      <w:r>
        <w:rPr>
          <w:lang w:eastAsia="ko-KR"/>
        </w:rPr>
        <w:t>5</w:t>
      </w:r>
      <w:r w:rsidRPr="0073594C">
        <w:rPr>
          <w:lang w:eastAsia="ko-KR"/>
        </w:rPr>
        <w:t xml:space="preserve"> may affect Rx frequencies of band n</w:t>
      </w:r>
      <w:r>
        <w:rPr>
          <w:lang w:eastAsia="ko-KR"/>
        </w:rPr>
        <w:t>28</w:t>
      </w:r>
    </w:p>
    <w:p w14:paraId="4E344A6F" w14:textId="01A18834" w:rsidR="002B1EE0" w:rsidRPr="006A0293" w:rsidRDefault="002B1EE0" w:rsidP="002B1EE0">
      <w:pPr>
        <w:pStyle w:val="41"/>
      </w:pPr>
      <w:bookmarkStart w:id="607" w:name="_Toc136288531"/>
      <w:r w:rsidRPr="006A0293">
        <w:t>5.</w:t>
      </w:r>
      <w:r>
        <w:t>57</w:t>
      </w:r>
      <w:r w:rsidRPr="006A0293">
        <w:t>.2.2</w:t>
      </w:r>
      <w:r w:rsidRPr="006A0293">
        <w:tab/>
        <w:t>REFSENS requirements</w:t>
      </w:r>
      <w:bookmarkEnd w:id="607"/>
    </w:p>
    <w:p w14:paraId="47186D13" w14:textId="77777777" w:rsidR="002B1EE0" w:rsidRDefault="002B1EE0" w:rsidP="002B1EE0">
      <w:r>
        <w:t xml:space="preserve">Based on the co-existence studies there are a need to define MSD values. MSD values from </w:t>
      </w:r>
      <w:r>
        <w:rPr>
          <w:rStyle w:val="ui-provider"/>
        </w:rPr>
        <w:t>CA_n28-n46-n78</w:t>
      </w:r>
      <w:r w:rsidDel="00B832E9">
        <w:t xml:space="preserve"> </w:t>
      </w:r>
      <w:r>
        <w:t xml:space="preserve">are reused, for IMD3 for n102 and n28. MSD values from </w:t>
      </w:r>
      <w:r>
        <w:rPr>
          <w:rStyle w:val="ui-provider"/>
        </w:rPr>
        <w:t xml:space="preserve">CA_n41-n71-n78 </w:t>
      </w:r>
      <w:r>
        <w:t xml:space="preserve">MSD values from </w:t>
      </w:r>
      <w:r>
        <w:rPr>
          <w:rStyle w:val="ui-provider"/>
        </w:rPr>
        <w:t>CA_n28-n46-n78</w:t>
      </w:r>
      <w:r w:rsidDel="00B832E9">
        <w:t xml:space="preserve"> </w:t>
      </w:r>
      <w:r>
        <w:t xml:space="preserve">are reused, for IMD3 for n102 and n28. MSD values from </w:t>
      </w:r>
      <w:r>
        <w:rPr>
          <w:rStyle w:val="ui-provider"/>
        </w:rPr>
        <w:t>CA_n41-n71-n78</w:t>
      </w:r>
      <w:r>
        <w:t xml:space="preserve">are reused, for IMD4 for n78. </w:t>
      </w:r>
    </w:p>
    <w:p w14:paraId="0F1D4932" w14:textId="77777777" w:rsidR="002B1EE0" w:rsidRDefault="002B1EE0" w:rsidP="002B1EE0"/>
    <w:p w14:paraId="718DCE17" w14:textId="5E25D98D" w:rsidR="002B1EE0" w:rsidRDefault="002B1EE0" w:rsidP="002B1EE0">
      <w:pPr>
        <w:pStyle w:val="TH"/>
        <w:rPr>
          <w:rFonts w:cs="Arial"/>
        </w:rPr>
      </w:pPr>
      <w:r>
        <w:rPr>
          <w:rFonts w:cs="Arial"/>
        </w:rPr>
        <w:t xml:space="preserve">Table </w:t>
      </w:r>
      <w:r w:rsidRPr="00A20126">
        <w:rPr>
          <w:rFonts w:cs="Arial"/>
        </w:rPr>
        <w:t>5.</w:t>
      </w:r>
      <w:r>
        <w:rPr>
          <w:rFonts w:cs="Arial"/>
        </w:rPr>
        <w:t>57.</w:t>
      </w:r>
      <w:r w:rsidRPr="00A20126">
        <w:rPr>
          <w:rFonts w:cs="Arial"/>
        </w:rPr>
        <w:t>2.</w:t>
      </w:r>
      <w:r>
        <w:rPr>
          <w:rFonts w:cs="Arial"/>
        </w:rPr>
        <w:t xml:space="preserve">2-1: </w:t>
      </w:r>
      <w:r w:rsidRPr="00A20126">
        <w:rPr>
          <w:rFonts w:cs="Arial"/>
        </w:rPr>
        <w:t xml:space="preserve">3DL/2UL </w:t>
      </w:r>
      <w:r>
        <w:rPr>
          <w:rFonts w:cs="Arial"/>
        </w:rPr>
        <w:t>inter-band</w:t>
      </w:r>
      <w:r w:rsidRPr="00A20126">
        <w:rPr>
          <w:rFonts w:cs="Arial"/>
        </w:rPr>
        <w:t xml:space="preserve"> 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2B1EE0" w14:paraId="540DE1C8" w14:textId="77777777" w:rsidTr="002B1EE0">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FC362EA" w14:textId="77777777" w:rsidR="002B1EE0" w:rsidRDefault="002B1EE0" w:rsidP="002B1EE0">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5B6775C" w14:textId="77777777" w:rsidR="002B1EE0" w:rsidRDefault="002B1EE0" w:rsidP="002B1EE0">
            <w:pPr>
              <w:pStyle w:val="TAH"/>
            </w:pPr>
            <w:r>
              <w:t>Source of IMD</w:t>
            </w:r>
          </w:p>
        </w:tc>
      </w:tr>
      <w:tr w:rsidR="002B1EE0" w14:paraId="0A9724C4" w14:textId="77777777" w:rsidTr="002B1EE0">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39B9BEF" w14:textId="77777777" w:rsidR="002B1EE0" w:rsidRDefault="002B1EE0" w:rsidP="002B1EE0">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3B9F756" w14:textId="77777777" w:rsidR="002B1EE0" w:rsidRDefault="002B1EE0" w:rsidP="002B1EE0">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4052A470" w14:textId="77777777" w:rsidR="002B1EE0" w:rsidRDefault="002B1EE0" w:rsidP="002B1EE0">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3D7B42D1" w14:textId="77777777" w:rsidR="002B1EE0" w:rsidRDefault="002B1EE0" w:rsidP="002B1EE0">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3CBF1582" w14:textId="77777777" w:rsidR="002B1EE0" w:rsidRDefault="002B1EE0" w:rsidP="002B1EE0">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09A8DDF1" w14:textId="77777777" w:rsidR="002B1EE0" w:rsidRDefault="002B1EE0" w:rsidP="002B1EE0">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2E57257E" w14:textId="77777777" w:rsidR="002B1EE0" w:rsidRDefault="002B1EE0" w:rsidP="002B1EE0">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60461C6D" w14:textId="77777777" w:rsidR="002B1EE0" w:rsidRDefault="002B1EE0" w:rsidP="002B1EE0">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7CBD70A3" w14:textId="77777777" w:rsidR="002B1EE0" w:rsidRDefault="002B1EE0" w:rsidP="002B1EE0">
            <w:pPr>
              <w:pStyle w:val="TAH"/>
            </w:pPr>
          </w:p>
        </w:tc>
      </w:tr>
      <w:tr w:rsidR="002B1EE0" w14:paraId="3AAE6BE7" w14:textId="77777777" w:rsidTr="002B1EE0">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36A16F1" w14:textId="77777777" w:rsidR="002B1EE0" w:rsidRDefault="002B1EE0" w:rsidP="002B1EE0">
            <w:pPr>
              <w:pStyle w:val="TAC"/>
              <w:rPr>
                <w:lang w:val="en-US" w:eastAsia="zh-CN"/>
              </w:rPr>
            </w:pPr>
            <w:r w:rsidRPr="009253A0">
              <w:rPr>
                <w:color w:val="000000"/>
                <w:lang w:eastAsia="zh-CN"/>
              </w:rPr>
              <w:t>CA_n</w:t>
            </w:r>
            <w:r>
              <w:rPr>
                <w:color w:val="000000"/>
                <w:lang w:eastAsia="zh-CN"/>
              </w:rPr>
              <w:t>28</w:t>
            </w:r>
            <w:r w:rsidRPr="009253A0">
              <w:rPr>
                <w:color w:val="000000"/>
                <w:lang w:eastAsia="zh-CN"/>
              </w:rPr>
              <w:t>-n</w:t>
            </w:r>
            <w:r>
              <w:rPr>
                <w:color w:val="000000"/>
                <w:lang w:eastAsia="zh-CN"/>
              </w:rPr>
              <w:t>78</w:t>
            </w:r>
            <w:r w:rsidRPr="009253A0">
              <w:rPr>
                <w:color w:val="000000"/>
                <w:lang w:eastAsia="zh-CN"/>
              </w:rPr>
              <w:t>-n</w:t>
            </w:r>
            <w:r>
              <w:rPr>
                <w:color w:val="000000"/>
                <w:lang w:eastAsia="zh-CN"/>
              </w:rPr>
              <w:t>102</w:t>
            </w:r>
          </w:p>
        </w:tc>
        <w:tc>
          <w:tcPr>
            <w:tcW w:w="1146" w:type="dxa"/>
            <w:tcBorders>
              <w:top w:val="single" w:sz="4" w:space="0" w:color="auto"/>
              <w:left w:val="single" w:sz="4" w:space="0" w:color="auto"/>
              <w:right w:val="single" w:sz="4" w:space="0" w:color="auto"/>
            </w:tcBorders>
          </w:tcPr>
          <w:p w14:paraId="77FF0E0A" w14:textId="77777777" w:rsidR="002B1EE0" w:rsidRDefault="002B1EE0" w:rsidP="002B1EE0">
            <w:pPr>
              <w:pStyle w:val="TAC"/>
              <w:rPr>
                <w:lang w:val="en-US" w:eastAsia="ko-KR"/>
              </w:rPr>
            </w:pPr>
            <w:r>
              <w:t>n28</w:t>
            </w:r>
          </w:p>
        </w:tc>
        <w:tc>
          <w:tcPr>
            <w:tcW w:w="960" w:type="dxa"/>
            <w:tcBorders>
              <w:top w:val="single" w:sz="4" w:space="0" w:color="auto"/>
              <w:left w:val="single" w:sz="4" w:space="0" w:color="auto"/>
              <w:right w:val="single" w:sz="4" w:space="0" w:color="auto"/>
            </w:tcBorders>
            <w:vAlign w:val="center"/>
          </w:tcPr>
          <w:p w14:paraId="0ECA8475" w14:textId="77777777" w:rsidR="002B1EE0" w:rsidRDefault="002B1EE0" w:rsidP="002B1EE0">
            <w:pPr>
              <w:pStyle w:val="TAC"/>
              <w:rPr>
                <w:lang w:val="en-US" w:eastAsia="ko-KR"/>
              </w:rPr>
            </w:pPr>
            <w:r>
              <w:rPr>
                <w:rFonts w:cs="Arial"/>
                <w:color w:val="000000"/>
                <w:szCs w:val="18"/>
              </w:rPr>
              <w:t>710</w:t>
            </w:r>
          </w:p>
        </w:tc>
        <w:tc>
          <w:tcPr>
            <w:tcW w:w="964" w:type="dxa"/>
            <w:tcBorders>
              <w:top w:val="single" w:sz="4" w:space="0" w:color="auto"/>
              <w:left w:val="single" w:sz="4" w:space="0" w:color="auto"/>
              <w:right w:val="single" w:sz="4" w:space="0" w:color="auto"/>
            </w:tcBorders>
          </w:tcPr>
          <w:p w14:paraId="0A48227F" w14:textId="77777777" w:rsidR="002B1EE0" w:rsidRDefault="002B1EE0" w:rsidP="002B1EE0">
            <w:pPr>
              <w:pStyle w:val="TAC"/>
              <w:rPr>
                <w:lang w:val="en-US" w:eastAsia="ko-KR"/>
              </w:rPr>
            </w:pPr>
            <w:r>
              <w:rPr>
                <w:lang w:val="en-US" w:eastAsia="ko-KR"/>
              </w:rPr>
              <w:t>5</w:t>
            </w:r>
          </w:p>
        </w:tc>
        <w:tc>
          <w:tcPr>
            <w:tcW w:w="960" w:type="dxa"/>
            <w:tcBorders>
              <w:top w:val="single" w:sz="4" w:space="0" w:color="auto"/>
              <w:left w:val="single" w:sz="4" w:space="0" w:color="auto"/>
              <w:right w:val="single" w:sz="4" w:space="0" w:color="auto"/>
            </w:tcBorders>
          </w:tcPr>
          <w:p w14:paraId="0C601923" w14:textId="77777777" w:rsidR="002B1EE0" w:rsidRDefault="002B1EE0" w:rsidP="002B1EE0">
            <w:pPr>
              <w:pStyle w:val="TAC"/>
              <w:rPr>
                <w:lang w:val="en-US" w:eastAsia="ko-KR"/>
              </w:rPr>
            </w:pPr>
            <w:r>
              <w:rPr>
                <w:lang w:val="en-US" w:eastAsia="ko-KR"/>
              </w:rPr>
              <w:t>25</w:t>
            </w:r>
          </w:p>
        </w:tc>
        <w:tc>
          <w:tcPr>
            <w:tcW w:w="960" w:type="dxa"/>
            <w:tcBorders>
              <w:top w:val="single" w:sz="4" w:space="0" w:color="auto"/>
              <w:left w:val="single" w:sz="4" w:space="0" w:color="auto"/>
              <w:right w:val="single" w:sz="4" w:space="0" w:color="auto"/>
            </w:tcBorders>
            <w:vAlign w:val="center"/>
          </w:tcPr>
          <w:p w14:paraId="5DB113A1" w14:textId="77777777" w:rsidR="002B1EE0" w:rsidRDefault="002B1EE0" w:rsidP="002B1EE0">
            <w:pPr>
              <w:pStyle w:val="TAC"/>
              <w:rPr>
                <w:lang w:val="en-US" w:eastAsia="ko-KR"/>
              </w:rPr>
            </w:pPr>
            <w:r>
              <w:rPr>
                <w:rFonts w:cs="Arial"/>
                <w:color w:val="000000"/>
                <w:szCs w:val="18"/>
              </w:rPr>
              <w:t>765</w:t>
            </w:r>
          </w:p>
        </w:tc>
        <w:tc>
          <w:tcPr>
            <w:tcW w:w="977" w:type="dxa"/>
            <w:tcBorders>
              <w:top w:val="single" w:sz="4" w:space="0" w:color="auto"/>
              <w:left w:val="single" w:sz="4" w:space="0" w:color="auto"/>
              <w:bottom w:val="single" w:sz="4" w:space="0" w:color="auto"/>
              <w:right w:val="single" w:sz="4" w:space="0" w:color="auto"/>
            </w:tcBorders>
          </w:tcPr>
          <w:p w14:paraId="6D4ADF01" w14:textId="77777777" w:rsidR="002B1EE0" w:rsidRDefault="002B1EE0" w:rsidP="002B1EE0">
            <w:pPr>
              <w:pStyle w:val="TAC"/>
            </w:pPr>
            <w:r>
              <w:t>N/A</w:t>
            </w:r>
          </w:p>
        </w:tc>
        <w:tc>
          <w:tcPr>
            <w:tcW w:w="828" w:type="dxa"/>
            <w:tcBorders>
              <w:top w:val="single" w:sz="4" w:space="0" w:color="auto"/>
              <w:left w:val="single" w:sz="4" w:space="0" w:color="auto"/>
              <w:right w:val="single" w:sz="4" w:space="0" w:color="auto"/>
            </w:tcBorders>
          </w:tcPr>
          <w:p w14:paraId="6C5A0932" w14:textId="77777777" w:rsidR="002B1EE0" w:rsidRDefault="002B1EE0" w:rsidP="002B1EE0">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
          <w:p w14:paraId="551FA94A" w14:textId="77777777" w:rsidR="002B1EE0" w:rsidRDefault="002B1EE0" w:rsidP="002B1EE0">
            <w:pPr>
              <w:pStyle w:val="TAC"/>
            </w:pPr>
            <w:r>
              <w:t>N/A</w:t>
            </w:r>
          </w:p>
        </w:tc>
      </w:tr>
      <w:tr w:rsidR="002B1EE0" w14:paraId="61B9F888" w14:textId="77777777" w:rsidTr="002B1EE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06E4599" w14:textId="77777777" w:rsidR="002B1EE0" w:rsidRDefault="002B1EE0" w:rsidP="002B1EE0">
            <w:pPr>
              <w:pStyle w:val="TAC"/>
              <w:rPr>
                <w:lang w:val="en-US" w:eastAsia="zh-CN"/>
              </w:rPr>
            </w:pPr>
          </w:p>
        </w:tc>
        <w:tc>
          <w:tcPr>
            <w:tcW w:w="1146" w:type="dxa"/>
            <w:tcBorders>
              <w:top w:val="single" w:sz="4" w:space="0" w:color="auto"/>
              <w:left w:val="single" w:sz="4" w:space="0" w:color="auto"/>
              <w:right w:val="single" w:sz="4" w:space="0" w:color="auto"/>
            </w:tcBorders>
          </w:tcPr>
          <w:p w14:paraId="3170DFC4" w14:textId="77777777" w:rsidR="002B1EE0" w:rsidRDefault="002B1EE0" w:rsidP="002B1EE0">
            <w:pPr>
              <w:pStyle w:val="TAC"/>
              <w:rPr>
                <w:lang w:val="en-US" w:eastAsia="ko-KR"/>
              </w:rPr>
            </w:pPr>
            <w:r>
              <w:t>n78</w:t>
            </w:r>
          </w:p>
        </w:tc>
        <w:tc>
          <w:tcPr>
            <w:tcW w:w="960" w:type="dxa"/>
            <w:tcBorders>
              <w:top w:val="single" w:sz="4" w:space="0" w:color="auto"/>
              <w:left w:val="single" w:sz="4" w:space="0" w:color="auto"/>
              <w:right w:val="single" w:sz="4" w:space="0" w:color="auto"/>
            </w:tcBorders>
            <w:vAlign w:val="center"/>
          </w:tcPr>
          <w:p w14:paraId="52452C3B" w14:textId="77777777" w:rsidR="002B1EE0" w:rsidRPr="00E7711D" w:rsidRDefault="002B1EE0" w:rsidP="002B1EE0">
            <w:pPr>
              <w:pStyle w:val="TAC"/>
              <w:framePr w:wrap="notBeside" w:vAnchor="page" w:hAnchor="margin" w:xAlign="right" w:y="6805"/>
            </w:pPr>
            <w:r>
              <w:rPr>
                <w:rFonts w:cs="Arial"/>
                <w:color w:val="000000"/>
                <w:szCs w:val="18"/>
              </w:rPr>
              <w:t>3380</w:t>
            </w:r>
          </w:p>
        </w:tc>
        <w:tc>
          <w:tcPr>
            <w:tcW w:w="964" w:type="dxa"/>
            <w:tcBorders>
              <w:top w:val="single" w:sz="4" w:space="0" w:color="auto"/>
              <w:left w:val="single" w:sz="4" w:space="0" w:color="auto"/>
              <w:right w:val="single" w:sz="4" w:space="0" w:color="auto"/>
            </w:tcBorders>
          </w:tcPr>
          <w:p w14:paraId="42BEBEF5" w14:textId="77777777" w:rsidR="002B1EE0" w:rsidRPr="00E7711D" w:rsidRDefault="002B1EE0" w:rsidP="002B1EE0">
            <w:pPr>
              <w:pStyle w:val="TAC"/>
              <w:framePr w:wrap="notBeside" w:vAnchor="page" w:hAnchor="margin" w:xAlign="right" w:y="6805"/>
            </w:pPr>
            <w:r>
              <w:t>5</w:t>
            </w:r>
          </w:p>
        </w:tc>
        <w:tc>
          <w:tcPr>
            <w:tcW w:w="960" w:type="dxa"/>
            <w:tcBorders>
              <w:top w:val="single" w:sz="4" w:space="0" w:color="auto"/>
              <w:left w:val="single" w:sz="4" w:space="0" w:color="auto"/>
              <w:right w:val="single" w:sz="4" w:space="0" w:color="auto"/>
            </w:tcBorders>
          </w:tcPr>
          <w:p w14:paraId="2AB08995" w14:textId="77777777" w:rsidR="002B1EE0" w:rsidRPr="00E7711D" w:rsidRDefault="002B1EE0" w:rsidP="002B1EE0">
            <w:pPr>
              <w:pStyle w:val="TAC"/>
              <w:framePr w:wrap="notBeside" w:vAnchor="page" w:hAnchor="margin" w:xAlign="right" w:y="6805"/>
            </w:pPr>
            <w:r>
              <w:t>25</w:t>
            </w:r>
          </w:p>
        </w:tc>
        <w:tc>
          <w:tcPr>
            <w:tcW w:w="960" w:type="dxa"/>
            <w:tcBorders>
              <w:top w:val="single" w:sz="4" w:space="0" w:color="auto"/>
              <w:left w:val="single" w:sz="4" w:space="0" w:color="auto"/>
              <w:right w:val="single" w:sz="4" w:space="0" w:color="auto"/>
            </w:tcBorders>
            <w:vAlign w:val="center"/>
          </w:tcPr>
          <w:p w14:paraId="519AE508" w14:textId="77777777" w:rsidR="002B1EE0" w:rsidRPr="00E7711D" w:rsidRDefault="002B1EE0" w:rsidP="002B1EE0">
            <w:pPr>
              <w:pStyle w:val="TAC"/>
              <w:framePr w:wrap="notBeside" w:vAnchor="page" w:hAnchor="margin" w:xAlign="right" w:y="6805"/>
            </w:pPr>
            <w:r>
              <w:rPr>
                <w:rFonts w:cs="Arial"/>
                <w:color w:val="000000"/>
                <w:szCs w:val="18"/>
              </w:rPr>
              <w:t>3380</w:t>
            </w:r>
          </w:p>
        </w:tc>
        <w:tc>
          <w:tcPr>
            <w:tcW w:w="977" w:type="dxa"/>
            <w:tcBorders>
              <w:top w:val="single" w:sz="4" w:space="0" w:color="auto"/>
              <w:left w:val="single" w:sz="4" w:space="0" w:color="auto"/>
              <w:bottom w:val="single" w:sz="4" w:space="0" w:color="auto"/>
              <w:right w:val="single" w:sz="4" w:space="0" w:color="auto"/>
            </w:tcBorders>
          </w:tcPr>
          <w:p w14:paraId="3E513DD2" w14:textId="77777777" w:rsidR="002B1EE0" w:rsidRDefault="002B1EE0" w:rsidP="002B1EE0">
            <w:pPr>
              <w:pStyle w:val="TAC"/>
              <w:framePr w:wrap="notBeside" w:vAnchor="page" w:hAnchor="margin" w:xAlign="right" w:y="6805"/>
            </w:pPr>
            <w:r>
              <w:t>N/A</w:t>
            </w:r>
          </w:p>
        </w:tc>
        <w:tc>
          <w:tcPr>
            <w:tcW w:w="828" w:type="dxa"/>
            <w:tcBorders>
              <w:top w:val="single" w:sz="4" w:space="0" w:color="auto"/>
              <w:left w:val="single" w:sz="4" w:space="0" w:color="auto"/>
              <w:right w:val="single" w:sz="4" w:space="0" w:color="auto"/>
            </w:tcBorders>
          </w:tcPr>
          <w:p w14:paraId="4DBD79EE" w14:textId="77777777" w:rsidR="002B1EE0" w:rsidRDefault="002B1EE0" w:rsidP="002B1EE0">
            <w:pPr>
              <w:pStyle w:val="TAC"/>
              <w:framePr w:wrap="notBeside" w:vAnchor="page" w:hAnchor="margin" w:xAlign="right" w:y="6805"/>
            </w:pPr>
            <w:r>
              <w:t>TDD</w:t>
            </w:r>
          </w:p>
        </w:tc>
        <w:tc>
          <w:tcPr>
            <w:tcW w:w="1057" w:type="dxa"/>
            <w:tcBorders>
              <w:top w:val="single" w:sz="4" w:space="0" w:color="auto"/>
              <w:left w:val="single" w:sz="4" w:space="0" w:color="auto"/>
              <w:right w:val="single" w:sz="4" w:space="0" w:color="auto"/>
            </w:tcBorders>
          </w:tcPr>
          <w:p w14:paraId="78FB74BA" w14:textId="77777777" w:rsidR="002B1EE0" w:rsidRDefault="002B1EE0" w:rsidP="002B1EE0">
            <w:pPr>
              <w:pStyle w:val="TAC"/>
            </w:pPr>
            <w:r>
              <w:t>N/A</w:t>
            </w:r>
          </w:p>
        </w:tc>
      </w:tr>
      <w:tr w:rsidR="002B1EE0" w14:paraId="3A5471AA" w14:textId="77777777" w:rsidTr="002B1EE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6806814" w14:textId="77777777" w:rsidR="002B1EE0" w:rsidRDefault="002B1EE0" w:rsidP="002B1EE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725859A" w14:textId="77777777" w:rsidR="002B1EE0" w:rsidRDefault="002B1EE0" w:rsidP="002B1EE0">
            <w:pPr>
              <w:pStyle w:val="TAC"/>
              <w:rPr>
                <w:lang w:val="en-US" w:eastAsia="ko-KR"/>
              </w:rPr>
            </w:pPr>
            <w:r>
              <w:t>n102</w:t>
            </w:r>
          </w:p>
        </w:tc>
        <w:tc>
          <w:tcPr>
            <w:tcW w:w="960" w:type="dxa"/>
            <w:tcBorders>
              <w:top w:val="single" w:sz="4" w:space="0" w:color="auto"/>
              <w:left w:val="single" w:sz="4" w:space="0" w:color="auto"/>
              <w:bottom w:val="single" w:sz="4" w:space="0" w:color="auto"/>
              <w:right w:val="single" w:sz="4" w:space="0" w:color="auto"/>
            </w:tcBorders>
            <w:vAlign w:val="center"/>
          </w:tcPr>
          <w:p w14:paraId="758369F1" w14:textId="77777777" w:rsidR="002B1EE0" w:rsidRPr="00E7711D" w:rsidRDefault="002B1EE0" w:rsidP="002B1EE0">
            <w:pPr>
              <w:pStyle w:val="TAC"/>
              <w:framePr w:wrap="notBeside" w:vAnchor="page" w:hAnchor="margin" w:xAlign="right" w:y="6805"/>
            </w:pPr>
            <w:r>
              <w:rPr>
                <w:rFonts w:cs="Arial"/>
                <w:color w:val="000000"/>
                <w:szCs w:val="18"/>
              </w:rPr>
              <w:t>6050</w:t>
            </w:r>
          </w:p>
        </w:tc>
        <w:tc>
          <w:tcPr>
            <w:tcW w:w="964" w:type="dxa"/>
            <w:tcBorders>
              <w:top w:val="single" w:sz="4" w:space="0" w:color="auto"/>
              <w:left w:val="single" w:sz="4" w:space="0" w:color="auto"/>
              <w:bottom w:val="single" w:sz="4" w:space="0" w:color="auto"/>
              <w:right w:val="single" w:sz="4" w:space="0" w:color="auto"/>
            </w:tcBorders>
          </w:tcPr>
          <w:p w14:paraId="4D842C46" w14:textId="77777777" w:rsidR="002B1EE0" w:rsidRPr="00E7711D" w:rsidRDefault="002B1EE0" w:rsidP="002B1EE0">
            <w:pPr>
              <w:pStyle w:val="TAC"/>
              <w:framePr w:wrap="notBeside" w:vAnchor="page" w:hAnchor="margin" w:xAlign="right" w:y="6805"/>
            </w:pPr>
            <w:r>
              <w:t>40</w:t>
            </w:r>
          </w:p>
        </w:tc>
        <w:tc>
          <w:tcPr>
            <w:tcW w:w="960" w:type="dxa"/>
            <w:tcBorders>
              <w:top w:val="single" w:sz="4" w:space="0" w:color="auto"/>
              <w:left w:val="single" w:sz="4" w:space="0" w:color="auto"/>
              <w:bottom w:val="single" w:sz="4" w:space="0" w:color="auto"/>
              <w:right w:val="single" w:sz="4" w:space="0" w:color="auto"/>
            </w:tcBorders>
          </w:tcPr>
          <w:p w14:paraId="62A35EA8" w14:textId="77777777" w:rsidR="002B1EE0" w:rsidRPr="00E7711D" w:rsidRDefault="002B1EE0" w:rsidP="002B1EE0">
            <w:pPr>
              <w:pStyle w:val="TAC"/>
              <w:framePr w:wrap="notBeside" w:vAnchor="page" w:hAnchor="margin" w:xAlign="right" w:y="6805"/>
            </w:pPr>
            <w:r>
              <w:t>216</w:t>
            </w:r>
          </w:p>
        </w:tc>
        <w:tc>
          <w:tcPr>
            <w:tcW w:w="960" w:type="dxa"/>
            <w:tcBorders>
              <w:top w:val="single" w:sz="4" w:space="0" w:color="auto"/>
              <w:left w:val="single" w:sz="4" w:space="0" w:color="auto"/>
              <w:bottom w:val="single" w:sz="4" w:space="0" w:color="auto"/>
              <w:right w:val="single" w:sz="4" w:space="0" w:color="auto"/>
            </w:tcBorders>
            <w:vAlign w:val="center"/>
          </w:tcPr>
          <w:p w14:paraId="30733C15" w14:textId="77777777" w:rsidR="002B1EE0" w:rsidRPr="00E7711D" w:rsidRDefault="002B1EE0" w:rsidP="002B1EE0">
            <w:pPr>
              <w:pStyle w:val="TAC"/>
              <w:framePr w:wrap="notBeside" w:vAnchor="page" w:hAnchor="margin" w:xAlign="right" w:y="6805"/>
            </w:pPr>
            <w:r>
              <w:rPr>
                <w:rFonts w:cs="Arial"/>
                <w:color w:val="000000"/>
                <w:szCs w:val="18"/>
              </w:rPr>
              <w:t>6050</w:t>
            </w:r>
          </w:p>
        </w:tc>
        <w:tc>
          <w:tcPr>
            <w:tcW w:w="977" w:type="dxa"/>
            <w:tcBorders>
              <w:top w:val="single" w:sz="4" w:space="0" w:color="auto"/>
              <w:left w:val="single" w:sz="4" w:space="0" w:color="auto"/>
              <w:bottom w:val="single" w:sz="4" w:space="0" w:color="auto"/>
              <w:right w:val="single" w:sz="4" w:space="0" w:color="auto"/>
            </w:tcBorders>
          </w:tcPr>
          <w:p w14:paraId="4FD4BE6E" w14:textId="77777777" w:rsidR="002B1EE0" w:rsidRDefault="002B1EE0" w:rsidP="002B1EE0">
            <w:pPr>
              <w:pStyle w:val="TAC"/>
              <w:framePr w:wrap="notBeside" w:vAnchor="page" w:hAnchor="margin" w:xAlign="right" w:y="6805"/>
            </w:pPr>
            <w:r>
              <w:rPr>
                <w:rFonts w:eastAsia="MS Mincho"/>
                <w:color w:val="000000"/>
                <w:lang w:val="en-US"/>
              </w:rPr>
              <w:t>22</w:t>
            </w:r>
          </w:p>
        </w:tc>
        <w:tc>
          <w:tcPr>
            <w:tcW w:w="828" w:type="dxa"/>
            <w:tcBorders>
              <w:top w:val="single" w:sz="4" w:space="0" w:color="auto"/>
              <w:left w:val="single" w:sz="4" w:space="0" w:color="auto"/>
              <w:bottom w:val="single" w:sz="4" w:space="0" w:color="auto"/>
              <w:right w:val="single" w:sz="4" w:space="0" w:color="auto"/>
            </w:tcBorders>
          </w:tcPr>
          <w:p w14:paraId="2F9A62C5" w14:textId="77777777" w:rsidR="002B1EE0" w:rsidRDefault="002B1EE0" w:rsidP="002B1EE0">
            <w:pPr>
              <w:pStyle w:val="TAC"/>
              <w:framePr w:wrap="notBeside" w:vAnchor="page" w:hAnchor="margin" w:xAlign="right" w:y="6805"/>
            </w:pPr>
            <w:r>
              <w:t>TDD</w:t>
            </w:r>
          </w:p>
        </w:tc>
        <w:tc>
          <w:tcPr>
            <w:tcW w:w="1057" w:type="dxa"/>
            <w:tcBorders>
              <w:top w:val="single" w:sz="4" w:space="0" w:color="auto"/>
              <w:left w:val="single" w:sz="4" w:space="0" w:color="auto"/>
              <w:bottom w:val="single" w:sz="4" w:space="0" w:color="auto"/>
              <w:right w:val="single" w:sz="4" w:space="0" w:color="auto"/>
            </w:tcBorders>
          </w:tcPr>
          <w:p w14:paraId="50CBED1E" w14:textId="77777777" w:rsidR="002B1EE0" w:rsidRDefault="002B1EE0" w:rsidP="002B1EE0">
            <w:pPr>
              <w:pStyle w:val="TAC"/>
            </w:pPr>
            <w:r>
              <w:t>IMD3</w:t>
            </w:r>
            <w:r w:rsidRPr="00F16E6D">
              <w:rPr>
                <w:vertAlign w:val="superscript"/>
              </w:rPr>
              <w:t>1</w:t>
            </w:r>
            <w:r>
              <w:rPr>
                <w:vertAlign w:val="superscript"/>
              </w:rPr>
              <w:t>,2</w:t>
            </w:r>
          </w:p>
        </w:tc>
      </w:tr>
      <w:tr w:rsidR="002B1EE0" w14:paraId="65DCEE5F" w14:textId="77777777" w:rsidTr="002B1EE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4995176" w14:textId="77777777" w:rsidR="002B1EE0" w:rsidRDefault="002B1EE0" w:rsidP="002B1EE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8D6F961" w14:textId="77777777" w:rsidR="002B1EE0" w:rsidRDefault="002B1EE0" w:rsidP="002B1EE0">
            <w:pPr>
              <w:pStyle w:val="TAC"/>
            </w:pPr>
            <w:r>
              <w:t>n28</w:t>
            </w:r>
          </w:p>
        </w:tc>
        <w:tc>
          <w:tcPr>
            <w:tcW w:w="960" w:type="dxa"/>
            <w:tcBorders>
              <w:top w:val="single" w:sz="4" w:space="0" w:color="auto"/>
              <w:left w:val="single" w:sz="4" w:space="0" w:color="auto"/>
              <w:bottom w:val="single" w:sz="4" w:space="0" w:color="auto"/>
              <w:right w:val="single" w:sz="4" w:space="0" w:color="auto"/>
            </w:tcBorders>
            <w:vAlign w:val="center"/>
          </w:tcPr>
          <w:p w14:paraId="0A29CC18" w14:textId="77777777" w:rsidR="002B1EE0" w:rsidRDefault="002B1EE0" w:rsidP="002B1EE0">
            <w:pPr>
              <w:pStyle w:val="TAC"/>
              <w:framePr w:wrap="notBeside" w:vAnchor="page" w:hAnchor="margin" w:xAlign="right" w:y="6805"/>
              <w:rPr>
                <w:rFonts w:cs="Arial"/>
                <w:color w:val="000000"/>
                <w:szCs w:val="18"/>
              </w:rPr>
            </w:pPr>
            <w:r>
              <w:rPr>
                <w:rFonts w:cs="Arial"/>
                <w:color w:val="000000"/>
                <w:szCs w:val="18"/>
              </w:rPr>
              <w:t>730</w:t>
            </w:r>
          </w:p>
        </w:tc>
        <w:tc>
          <w:tcPr>
            <w:tcW w:w="964" w:type="dxa"/>
            <w:tcBorders>
              <w:top w:val="single" w:sz="4" w:space="0" w:color="auto"/>
              <w:left w:val="single" w:sz="4" w:space="0" w:color="auto"/>
              <w:bottom w:val="single" w:sz="4" w:space="0" w:color="auto"/>
              <w:right w:val="single" w:sz="4" w:space="0" w:color="auto"/>
            </w:tcBorders>
          </w:tcPr>
          <w:p w14:paraId="00875DA2" w14:textId="77777777" w:rsidR="002B1EE0" w:rsidRDefault="002B1EE0" w:rsidP="002B1EE0">
            <w:pPr>
              <w:pStyle w:val="TAC"/>
              <w:framePr w:wrap="notBeside" w:vAnchor="page" w:hAnchor="margin" w:xAlign="right" w:y="6805"/>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41FCA12" w14:textId="77777777" w:rsidR="002B1EE0" w:rsidRDefault="002B1EE0" w:rsidP="002B1EE0">
            <w:pPr>
              <w:pStyle w:val="TAC"/>
              <w:framePr w:wrap="notBeside" w:vAnchor="page" w:hAnchor="margin" w:xAlign="right" w:y="6805"/>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297F38D" w14:textId="77777777" w:rsidR="002B1EE0" w:rsidRDefault="002B1EE0" w:rsidP="002B1EE0">
            <w:pPr>
              <w:pStyle w:val="TAC"/>
              <w:framePr w:wrap="notBeside" w:vAnchor="page" w:hAnchor="margin" w:xAlign="right" w:y="6805"/>
              <w:rPr>
                <w:rFonts w:cs="Arial"/>
                <w:color w:val="000000"/>
                <w:szCs w:val="18"/>
              </w:rPr>
            </w:pPr>
            <w:r>
              <w:rPr>
                <w:rFonts w:cs="Arial"/>
                <w:color w:val="000000"/>
                <w:szCs w:val="18"/>
              </w:rPr>
              <w:t>785</w:t>
            </w:r>
          </w:p>
        </w:tc>
        <w:tc>
          <w:tcPr>
            <w:tcW w:w="977" w:type="dxa"/>
            <w:tcBorders>
              <w:top w:val="single" w:sz="4" w:space="0" w:color="auto"/>
              <w:left w:val="single" w:sz="4" w:space="0" w:color="auto"/>
              <w:bottom w:val="single" w:sz="4" w:space="0" w:color="auto"/>
              <w:right w:val="single" w:sz="4" w:space="0" w:color="auto"/>
            </w:tcBorders>
          </w:tcPr>
          <w:p w14:paraId="0A673374" w14:textId="77777777" w:rsidR="002B1EE0" w:rsidRDefault="002B1EE0" w:rsidP="002B1EE0">
            <w:pPr>
              <w:pStyle w:val="TAC"/>
              <w:framePr w:wrap="notBeside" w:vAnchor="page" w:hAnchor="margin" w:xAlign="right" w:y="6805"/>
            </w:pPr>
            <w:r>
              <w:t>N/A</w:t>
            </w:r>
          </w:p>
        </w:tc>
        <w:tc>
          <w:tcPr>
            <w:tcW w:w="828" w:type="dxa"/>
            <w:tcBorders>
              <w:top w:val="single" w:sz="4" w:space="0" w:color="auto"/>
              <w:left w:val="single" w:sz="4" w:space="0" w:color="auto"/>
              <w:bottom w:val="single" w:sz="4" w:space="0" w:color="auto"/>
              <w:right w:val="single" w:sz="4" w:space="0" w:color="auto"/>
            </w:tcBorders>
          </w:tcPr>
          <w:p w14:paraId="342DAAB4" w14:textId="77777777" w:rsidR="002B1EE0" w:rsidRDefault="002B1EE0" w:rsidP="002B1EE0">
            <w:pPr>
              <w:pStyle w:val="TAC"/>
              <w:framePr w:wrap="notBeside" w:vAnchor="page" w:hAnchor="margin" w:xAlign="right" w:y="6805"/>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FA92C2" w14:textId="77777777" w:rsidR="002B1EE0" w:rsidRDefault="002B1EE0" w:rsidP="002B1EE0">
            <w:pPr>
              <w:pStyle w:val="TAC"/>
            </w:pPr>
            <w:r>
              <w:t>N/A</w:t>
            </w:r>
          </w:p>
        </w:tc>
      </w:tr>
      <w:tr w:rsidR="002B1EE0" w14:paraId="513A6A5A" w14:textId="77777777" w:rsidTr="002B1EE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B1A0CE" w14:textId="77777777" w:rsidR="002B1EE0" w:rsidRDefault="002B1EE0" w:rsidP="002B1EE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472E710" w14:textId="77777777" w:rsidR="002B1EE0" w:rsidRDefault="002B1EE0" w:rsidP="002B1EE0">
            <w:pPr>
              <w:pStyle w:val="TAC"/>
            </w:pPr>
            <w:r>
              <w:t>n78</w:t>
            </w:r>
          </w:p>
        </w:tc>
        <w:tc>
          <w:tcPr>
            <w:tcW w:w="960" w:type="dxa"/>
            <w:tcBorders>
              <w:top w:val="single" w:sz="4" w:space="0" w:color="auto"/>
              <w:left w:val="single" w:sz="4" w:space="0" w:color="auto"/>
              <w:bottom w:val="single" w:sz="4" w:space="0" w:color="auto"/>
              <w:right w:val="single" w:sz="4" w:space="0" w:color="auto"/>
            </w:tcBorders>
            <w:vAlign w:val="center"/>
          </w:tcPr>
          <w:p w14:paraId="67171DB0" w14:textId="77777777" w:rsidR="002B1EE0" w:rsidRDefault="002B1EE0" w:rsidP="002B1EE0">
            <w:pPr>
              <w:pStyle w:val="TAC"/>
              <w:framePr w:wrap="notBeside" w:vAnchor="page" w:hAnchor="margin" w:xAlign="right" w:y="6805"/>
              <w:rPr>
                <w:rFonts w:cs="Arial"/>
                <w:color w:val="000000"/>
                <w:szCs w:val="18"/>
              </w:rPr>
            </w:pPr>
            <w:r>
              <w:rPr>
                <w:rFonts w:cs="Arial"/>
                <w:color w:val="000000"/>
                <w:szCs w:val="18"/>
              </w:rPr>
              <w:t>3755</w:t>
            </w:r>
          </w:p>
        </w:tc>
        <w:tc>
          <w:tcPr>
            <w:tcW w:w="964" w:type="dxa"/>
            <w:tcBorders>
              <w:top w:val="single" w:sz="4" w:space="0" w:color="auto"/>
              <w:left w:val="single" w:sz="4" w:space="0" w:color="auto"/>
              <w:bottom w:val="single" w:sz="4" w:space="0" w:color="auto"/>
              <w:right w:val="single" w:sz="4" w:space="0" w:color="auto"/>
            </w:tcBorders>
          </w:tcPr>
          <w:p w14:paraId="7CDAD0B6" w14:textId="77777777" w:rsidR="002B1EE0" w:rsidRDefault="002B1EE0" w:rsidP="002B1EE0">
            <w:pPr>
              <w:pStyle w:val="TAC"/>
              <w:framePr w:wrap="notBeside" w:vAnchor="page" w:hAnchor="margin" w:xAlign="right" w:y="6805"/>
            </w:pPr>
            <w:r>
              <w:t>5</w:t>
            </w:r>
          </w:p>
        </w:tc>
        <w:tc>
          <w:tcPr>
            <w:tcW w:w="960" w:type="dxa"/>
            <w:tcBorders>
              <w:top w:val="single" w:sz="4" w:space="0" w:color="auto"/>
              <w:left w:val="single" w:sz="4" w:space="0" w:color="auto"/>
              <w:bottom w:val="single" w:sz="4" w:space="0" w:color="auto"/>
              <w:right w:val="single" w:sz="4" w:space="0" w:color="auto"/>
            </w:tcBorders>
          </w:tcPr>
          <w:p w14:paraId="7185C5E8" w14:textId="77777777" w:rsidR="002B1EE0" w:rsidRDefault="002B1EE0" w:rsidP="002B1EE0">
            <w:pPr>
              <w:pStyle w:val="TAC"/>
              <w:framePr w:wrap="notBeside" w:vAnchor="page" w:hAnchor="margin" w:xAlign="right" w:y="6805"/>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40655C9" w14:textId="77777777" w:rsidR="002B1EE0" w:rsidRDefault="002B1EE0" w:rsidP="002B1EE0">
            <w:pPr>
              <w:pStyle w:val="TAC"/>
              <w:framePr w:wrap="notBeside" w:vAnchor="page" w:hAnchor="margin" w:xAlign="right" w:y="6805"/>
              <w:rPr>
                <w:rFonts w:cs="Arial"/>
                <w:color w:val="000000"/>
                <w:szCs w:val="18"/>
              </w:rPr>
            </w:pPr>
            <w:r>
              <w:rPr>
                <w:rFonts w:cs="Arial"/>
                <w:color w:val="000000"/>
                <w:szCs w:val="18"/>
              </w:rPr>
              <w:t>3755</w:t>
            </w:r>
          </w:p>
        </w:tc>
        <w:tc>
          <w:tcPr>
            <w:tcW w:w="977" w:type="dxa"/>
            <w:tcBorders>
              <w:top w:val="single" w:sz="4" w:space="0" w:color="auto"/>
              <w:left w:val="single" w:sz="4" w:space="0" w:color="auto"/>
              <w:bottom w:val="single" w:sz="4" w:space="0" w:color="auto"/>
              <w:right w:val="single" w:sz="4" w:space="0" w:color="auto"/>
            </w:tcBorders>
          </w:tcPr>
          <w:p w14:paraId="7215C746" w14:textId="77777777" w:rsidR="002B1EE0" w:rsidRDefault="002B1EE0" w:rsidP="002B1EE0">
            <w:pPr>
              <w:pStyle w:val="TAC"/>
              <w:framePr w:wrap="notBeside" w:vAnchor="page" w:hAnchor="margin" w:xAlign="right" w:y="6805"/>
            </w:pPr>
            <w:r>
              <w:t>10.3</w:t>
            </w:r>
          </w:p>
        </w:tc>
        <w:tc>
          <w:tcPr>
            <w:tcW w:w="828" w:type="dxa"/>
            <w:tcBorders>
              <w:top w:val="single" w:sz="4" w:space="0" w:color="auto"/>
              <w:left w:val="single" w:sz="4" w:space="0" w:color="auto"/>
              <w:bottom w:val="single" w:sz="4" w:space="0" w:color="auto"/>
              <w:right w:val="single" w:sz="4" w:space="0" w:color="auto"/>
            </w:tcBorders>
          </w:tcPr>
          <w:p w14:paraId="488ABEAB" w14:textId="77777777" w:rsidR="002B1EE0" w:rsidRDefault="002B1EE0" w:rsidP="002B1EE0">
            <w:pPr>
              <w:pStyle w:val="TAC"/>
              <w:framePr w:wrap="notBeside" w:vAnchor="page" w:hAnchor="margin" w:xAlign="right" w:y="6805"/>
            </w:pPr>
            <w:r>
              <w:t>TDD</w:t>
            </w:r>
          </w:p>
        </w:tc>
        <w:tc>
          <w:tcPr>
            <w:tcW w:w="1057" w:type="dxa"/>
            <w:tcBorders>
              <w:top w:val="single" w:sz="4" w:space="0" w:color="auto"/>
              <w:left w:val="single" w:sz="4" w:space="0" w:color="auto"/>
              <w:bottom w:val="single" w:sz="4" w:space="0" w:color="auto"/>
              <w:right w:val="single" w:sz="4" w:space="0" w:color="auto"/>
            </w:tcBorders>
          </w:tcPr>
          <w:p w14:paraId="0DC171E1" w14:textId="77777777" w:rsidR="002B1EE0" w:rsidRDefault="002B1EE0" w:rsidP="002B1EE0">
            <w:pPr>
              <w:pStyle w:val="TAC"/>
            </w:pPr>
            <w:r>
              <w:t>IMD4</w:t>
            </w:r>
            <w:r w:rsidRPr="00F16E6D">
              <w:rPr>
                <w:vertAlign w:val="superscript"/>
              </w:rPr>
              <w:t>1</w:t>
            </w:r>
          </w:p>
        </w:tc>
      </w:tr>
      <w:tr w:rsidR="002B1EE0" w14:paraId="11E853A2" w14:textId="77777777" w:rsidTr="002B1EE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0EDF94" w14:textId="77777777" w:rsidR="002B1EE0" w:rsidRDefault="002B1EE0" w:rsidP="002B1EE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A40549" w14:textId="77777777" w:rsidR="002B1EE0" w:rsidRDefault="002B1EE0" w:rsidP="002B1EE0">
            <w:pPr>
              <w:pStyle w:val="TAC"/>
            </w:pPr>
            <w:r>
              <w:t>n102</w:t>
            </w:r>
          </w:p>
        </w:tc>
        <w:tc>
          <w:tcPr>
            <w:tcW w:w="960" w:type="dxa"/>
            <w:tcBorders>
              <w:top w:val="single" w:sz="4" w:space="0" w:color="auto"/>
              <w:left w:val="single" w:sz="4" w:space="0" w:color="auto"/>
              <w:bottom w:val="single" w:sz="4" w:space="0" w:color="auto"/>
              <w:right w:val="single" w:sz="4" w:space="0" w:color="auto"/>
            </w:tcBorders>
            <w:vAlign w:val="center"/>
          </w:tcPr>
          <w:p w14:paraId="616B9729" w14:textId="77777777" w:rsidR="002B1EE0" w:rsidRDefault="002B1EE0" w:rsidP="002B1EE0">
            <w:pPr>
              <w:pStyle w:val="TAC"/>
              <w:framePr w:wrap="notBeside" w:vAnchor="page" w:hAnchor="margin" w:xAlign="right" w:y="6805"/>
              <w:rPr>
                <w:rFonts w:cs="Arial"/>
                <w:color w:val="000000"/>
                <w:szCs w:val="18"/>
              </w:rPr>
            </w:pPr>
            <w:r>
              <w:rPr>
                <w:rFonts w:cs="Arial"/>
                <w:color w:val="000000"/>
                <w:szCs w:val="18"/>
              </w:rPr>
              <w:t>5945</w:t>
            </w:r>
          </w:p>
        </w:tc>
        <w:tc>
          <w:tcPr>
            <w:tcW w:w="964" w:type="dxa"/>
            <w:tcBorders>
              <w:top w:val="single" w:sz="4" w:space="0" w:color="auto"/>
              <w:left w:val="single" w:sz="4" w:space="0" w:color="auto"/>
              <w:bottom w:val="single" w:sz="4" w:space="0" w:color="auto"/>
              <w:right w:val="single" w:sz="4" w:space="0" w:color="auto"/>
            </w:tcBorders>
          </w:tcPr>
          <w:p w14:paraId="7792F155" w14:textId="77777777" w:rsidR="002B1EE0" w:rsidRDefault="002B1EE0" w:rsidP="002B1EE0">
            <w:pPr>
              <w:pStyle w:val="TAC"/>
              <w:framePr w:wrap="notBeside" w:vAnchor="page" w:hAnchor="margin" w:xAlign="right" w:y="6805"/>
            </w:pPr>
            <w:r>
              <w:t>40</w:t>
            </w:r>
          </w:p>
        </w:tc>
        <w:tc>
          <w:tcPr>
            <w:tcW w:w="960" w:type="dxa"/>
            <w:tcBorders>
              <w:top w:val="single" w:sz="4" w:space="0" w:color="auto"/>
              <w:left w:val="single" w:sz="4" w:space="0" w:color="auto"/>
              <w:bottom w:val="single" w:sz="4" w:space="0" w:color="auto"/>
              <w:right w:val="single" w:sz="4" w:space="0" w:color="auto"/>
            </w:tcBorders>
          </w:tcPr>
          <w:p w14:paraId="5B414A3B" w14:textId="77777777" w:rsidR="002B1EE0" w:rsidRDefault="002B1EE0" w:rsidP="002B1EE0">
            <w:pPr>
              <w:pStyle w:val="TAC"/>
              <w:framePr w:wrap="notBeside" w:vAnchor="page" w:hAnchor="margin" w:xAlign="right" w:y="6805"/>
            </w:pPr>
            <w:r>
              <w:t>216</w:t>
            </w:r>
          </w:p>
        </w:tc>
        <w:tc>
          <w:tcPr>
            <w:tcW w:w="960" w:type="dxa"/>
            <w:tcBorders>
              <w:top w:val="single" w:sz="4" w:space="0" w:color="auto"/>
              <w:left w:val="single" w:sz="4" w:space="0" w:color="auto"/>
              <w:bottom w:val="single" w:sz="4" w:space="0" w:color="auto"/>
              <w:right w:val="single" w:sz="4" w:space="0" w:color="auto"/>
            </w:tcBorders>
            <w:vAlign w:val="center"/>
          </w:tcPr>
          <w:p w14:paraId="72C9991D" w14:textId="77777777" w:rsidR="002B1EE0" w:rsidRDefault="002B1EE0" w:rsidP="002B1EE0">
            <w:pPr>
              <w:pStyle w:val="TAC"/>
              <w:framePr w:wrap="notBeside" w:vAnchor="page" w:hAnchor="margin" w:xAlign="right" w:y="6805"/>
              <w:rPr>
                <w:rFonts w:cs="Arial"/>
                <w:color w:val="000000"/>
                <w:szCs w:val="18"/>
              </w:rPr>
            </w:pPr>
            <w:r>
              <w:rPr>
                <w:rFonts w:cs="Arial"/>
                <w:color w:val="000000"/>
                <w:szCs w:val="18"/>
              </w:rPr>
              <w:t>5945</w:t>
            </w:r>
          </w:p>
        </w:tc>
        <w:tc>
          <w:tcPr>
            <w:tcW w:w="977" w:type="dxa"/>
            <w:tcBorders>
              <w:top w:val="single" w:sz="4" w:space="0" w:color="auto"/>
              <w:left w:val="single" w:sz="4" w:space="0" w:color="auto"/>
              <w:bottom w:val="single" w:sz="4" w:space="0" w:color="auto"/>
              <w:right w:val="single" w:sz="4" w:space="0" w:color="auto"/>
            </w:tcBorders>
          </w:tcPr>
          <w:p w14:paraId="3B03EC04" w14:textId="77777777" w:rsidR="002B1EE0" w:rsidRDefault="002B1EE0" w:rsidP="002B1EE0">
            <w:pPr>
              <w:pStyle w:val="TAC"/>
              <w:framePr w:wrap="notBeside" w:vAnchor="page" w:hAnchor="margin" w:xAlign="right" w:y="6805"/>
            </w:pPr>
            <w:r>
              <w:t>N/A</w:t>
            </w:r>
          </w:p>
        </w:tc>
        <w:tc>
          <w:tcPr>
            <w:tcW w:w="828" w:type="dxa"/>
            <w:tcBorders>
              <w:top w:val="single" w:sz="4" w:space="0" w:color="auto"/>
              <w:left w:val="single" w:sz="4" w:space="0" w:color="auto"/>
              <w:bottom w:val="single" w:sz="4" w:space="0" w:color="auto"/>
              <w:right w:val="single" w:sz="4" w:space="0" w:color="auto"/>
            </w:tcBorders>
          </w:tcPr>
          <w:p w14:paraId="2082204F" w14:textId="77777777" w:rsidR="002B1EE0" w:rsidRDefault="002B1EE0" w:rsidP="002B1EE0">
            <w:pPr>
              <w:pStyle w:val="TAC"/>
              <w:framePr w:wrap="notBeside" w:vAnchor="page" w:hAnchor="margin" w:xAlign="right" w:y="6805"/>
            </w:pPr>
            <w:r>
              <w:t>TDD</w:t>
            </w:r>
          </w:p>
        </w:tc>
        <w:tc>
          <w:tcPr>
            <w:tcW w:w="1057" w:type="dxa"/>
            <w:tcBorders>
              <w:top w:val="single" w:sz="4" w:space="0" w:color="auto"/>
              <w:left w:val="single" w:sz="4" w:space="0" w:color="auto"/>
              <w:bottom w:val="single" w:sz="4" w:space="0" w:color="auto"/>
              <w:right w:val="single" w:sz="4" w:space="0" w:color="auto"/>
            </w:tcBorders>
          </w:tcPr>
          <w:p w14:paraId="3B1E3BC9" w14:textId="77777777" w:rsidR="002B1EE0" w:rsidRDefault="002B1EE0" w:rsidP="002B1EE0">
            <w:pPr>
              <w:pStyle w:val="TAC"/>
            </w:pPr>
            <w:r>
              <w:t>N/A</w:t>
            </w:r>
          </w:p>
        </w:tc>
      </w:tr>
      <w:tr w:rsidR="002B1EE0" w14:paraId="5C2D58B8" w14:textId="77777777" w:rsidTr="002B1EE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8DD1784" w14:textId="77777777" w:rsidR="002B1EE0" w:rsidRDefault="002B1EE0" w:rsidP="002B1EE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4DBD620" w14:textId="77777777" w:rsidR="002B1EE0" w:rsidRDefault="002B1EE0" w:rsidP="002B1EE0">
            <w:pPr>
              <w:pStyle w:val="TAC"/>
            </w:pPr>
            <w:r>
              <w:t>n28</w:t>
            </w:r>
          </w:p>
        </w:tc>
        <w:tc>
          <w:tcPr>
            <w:tcW w:w="960" w:type="dxa"/>
            <w:tcBorders>
              <w:top w:val="single" w:sz="4" w:space="0" w:color="auto"/>
              <w:left w:val="single" w:sz="4" w:space="0" w:color="auto"/>
              <w:bottom w:val="single" w:sz="4" w:space="0" w:color="auto"/>
              <w:right w:val="single" w:sz="4" w:space="0" w:color="auto"/>
            </w:tcBorders>
            <w:vAlign w:val="center"/>
          </w:tcPr>
          <w:p w14:paraId="30B28C27" w14:textId="77777777" w:rsidR="002B1EE0" w:rsidRDefault="002B1EE0" w:rsidP="002B1EE0">
            <w:pPr>
              <w:pStyle w:val="TAC"/>
              <w:rPr>
                <w:rFonts w:cs="Arial"/>
                <w:color w:val="000000"/>
                <w:szCs w:val="18"/>
              </w:rPr>
            </w:pPr>
            <w:r>
              <w:rPr>
                <w:rFonts w:cs="Arial"/>
                <w:color w:val="000000"/>
                <w:szCs w:val="18"/>
              </w:rPr>
              <w:t>720</w:t>
            </w:r>
          </w:p>
        </w:tc>
        <w:tc>
          <w:tcPr>
            <w:tcW w:w="964" w:type="dxa"/>
            <w:tcBorders>
              <w:top w:val="single" w:sz="4" w:space="0" w:color="auto"/>
              <w:left w:val="single" w:sz="4" w:space="0" w:color="auto"/>
              <w:bottom w:val="single" w:sz="4" w:space="0" w:color="auto"/>
              <w:right w:val="single" w:sz="4" w:space="0" w:color="auto"/>
            </w:tcBorders>
          </w:tcPr>
          <w:p w14:paraId="4CB777D4" w14:textId="77777777" w:rsidR="002B1EE0" w:rsidRDefault="002B1EE0" w:rsidP="002B1EE0">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57CDAAE" w14:textId="77777777" w:rsidR="002B1EE0" w:rsidRDefault="002B1EE0" w:rsidP="002B1EE0">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1DE16D0" w14:textId="77777777" w:rsidR="002B1EE0" w:rsidRDefault="002B1EE0" w:rsidP="002B1EE0">
            <w:pPr>
              <w:pStyle w:val="TAC"/>
              <w:rPr>
                <w:rFonts w:cs="Arial"/>
                <w:color w:val="000000"/>
                <w:szCs w:val="18"/>
              </w:rPr>
            </w:pPr>
            <w:r>
              <w:rPr>
                <w:rFonts w:cs="Arial"/>
                <w:color w:val="000000"/>
                <w:szCs w:val="18"/>
              </w:rPr>
              <w:t>775</w:t>
            </w:r>
          </w:p>
        </w:tc>
        <w:tc>
          <w:tcPr>
            <w:tcW w:w="977" w:type="dxa"/>
            <w:tcBorders>
              <w:top w:val="single" w:sz="4" w:space="0" w:color="auto"/>
              <w:left w:val="single" w:sz="4" w:space="0" w:color="auto"/>
              <w:bottom w:val="single" w:sz="4" w:space="0" w:color="auto"/>
              <w:right w:val="single" w:sz="4" w:space="0" w:color="auto"/>
            </w:tcBorders>
          </w:tcPr>
          <w:p w14:paraId="101DD5A0" w14:textId="77777777" w:rsidR="002B1EE0" w:rsidRDefault="002B1EE0" w:rsidP="002B1EE0">
            <w:pPr>
              <w:pStyle w:val="TAC"/>
            </w:pPr>
            <w:r>
              <w:t>16</w:t>
            </w:r>
          </w:p>
        </w:tc>
        <w:tc>
          <w:tcPr>
            <w:tcW w:w="828" w:type="dxa"/>
            <w:tcBorders>
              <w:top w:val="single" w:sz="4" w:space="0" w:color="auto"/>
              <w:left w:val="single" w:sz="4" w:space="0" w:color="auto"/>
              <w:bottom w:val="single" w:sz="4" w:space="0" w:color="auto"/>
              <w:right w:val="single" w:sz="4" w:space="0" w:color="auto"/>
            </w:tcBorders>
          </w:tcPr>
          <w:p w14:paraId="6399071B" w14:textId="77777777" w:rsidR="002B1EE0" w:rsidRDefault="002B1EE0" w:rsidP="002B1EE0">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B2888E" w14:textId="77777777" w:rsidR="002B1EE0" w:rsidRDefault="002B1EE0" w:rsidP="002B1EE0">
            <w:pPr>
              <w:pStyle w:val="TAC"/>
              <w:tabs>
                <w:tab w:val="center" w:pos="420"/>
              </w:tabs>
            </w:pPr>
            <w:r>
              <w:t>IMD3</w:t>
            </w:r>
            <w:r w:rsidRPr="00F16E6D">
              <w:rPr>
                <w:vertAlign w:val="superscript"/>
              </w:rPr>
              <w:t>1</w:t>
            </w:r>
            <w:r>
              <w:rPr>
                <w:vertAlign w:val="superscript"/>
              </w:rPr>
              <w:t>,2</w:t>
            </w:r>
          </w:p>
        </w:tc>
      </w:tr>
      <w:tr w:rsidR="002B1EE0" w14:paraId="6AB538C5" w14:textId="77777777" w:rsidTr="002B1EE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2B18055" w14:textId="77777777" w:rsidR="002B1EE0" w:rsidRDefault="002B1EE0" w:rsidP="002B1EE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E951AFC" w14:textId="77777777" w:rsidR="002B1EE0" w:rsidRDefault="002B1EE0" w:rsidP="002B1EE0">
            <w:pPr>
              <w:pStyle w:val="TAC"/>
            </w:pPr>
            <w:r>
              <w:t>n78</w:t>
            </w:r>
          </w:p>
        </w:tc>
        <w:tc>
          <w:tcPr>
            <w:tcW w:w="960" w:type="dxa"/>
            <w:tcBorders>
              <w:top w:val="single" w:sz="4" w:space="0" w:color="auto"/>
              <w:left w:val="single" w:sz="4" w:space="0" w:color="auto"/>
              <w:bottom w:val="single" w:sz="4" w:space="0" w:color="auto"/>
              <w:right w:val="single" w:sz="4" w:space="0" w:color="auto"/>
            </w:tcBorders>
            <w:vAlign w:val="center"/>
          </w:tcPr>
          <w:p w14:paraId="39393B25" w14:textId="77777777" w:rsidR="002B1EE0" w:rsidRDefault="002B1EE0" w:rsidP="002B1EE0">
            <w:pPr>
              <w:pStyle w:val="TAC"/>
              <w:rPr>
                <w:rFonts w:cs="Arial"/>
                <w:color w:val="000000"/>
                <w:szCs w:val="18"/>
              </w:rPr>
            </w:pPr>
            <w:r>
              <w:rPr>
                <w:rFonts w:cs="Arial"/>
                <w:color w:val="000000"/>
                <w:szCs w:val="18"/>
              </w:rPr>
              <w:t>3395</w:t>
            </w:r>
          </w:p>
        </w:tc>
        <w:tc>
          <w:tcPr>
            <w:tcW w:w="964" w:type="dxa"/>
            <w:tcBorders>
              <w:top w:val="single" w:sz="4" w:space="0" w:color="auto"/>
              <w:left w:val="single" w:sz="4" w:space="0" w:color="auto"/>
              <w:bottom w:val="single" w:sz="4" w:space="0" w:color="auto"/>
              <w:right w:val="single" w:sz="4" w:space="0" w:color="auto"/>
            </w:tcBorders>
          </w:tcPr>
          <w:p w14:paraId="639ECF2F" w14:textId="77777777" w:rsidR="002B1EE0" w:rsidRDefault="002B1EE0" w:rsidP="002B1EE0">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E7F289F" w14:textId="77777777" w:rsidR="002B1EE0" w:rsidRDefault="002B1EE0" w:rsidP="002B1EE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4F4640D7" w14:textId="77777777" w:rsidR="002B1EE0" w:rsidRDefault="002B1EE0" w:rsidP="002B1EE0">
            <w:pPr>
              <w:pStyle w:val="TAC"/>
              <w:rPr>
                <w:rFonts w:cs="Arial"/>
                <w:color w:val="000000"/>
                <w:szCs w:val="18"/>
              </w:rPr>
            </w:pPr>
            <w:r>
              <w:rPr>
                <w:rFonts w:cs="Arial"/>
                <w:color w:val="000000"/>
                <w:szCs w:val="18"/>
              </w:rPr>
              <w:t>3395</w:t>
            </w:r>
          </w:p>
        </w:tc>
        <w:tc>
          <w:tcPr>
            <w:tcW w:w="977" w:type="dxa"/>
            <w:tcBorders>
              <w:top w:val="single" w:sz="4" w:space="0" w:color="auto"/>
              <w:left w:val="single" w:sz="4" w:space="0" w:color="auto"/>
              <w:bottom w:val="single" w:sz="4" w:space="0" w:color="auto"/>
              <w:right w:val="single" w:sz="4" w:space="0" w:color="auto"/>
            </w:tcBorders>
          </w:tcPr>
          <w:p w14:paraId="55325338" w14:textId="77777777" w:rsidR="002B1EE0" w:rsidRDefault="002B1EE0" w:rsidP="002B1EE0">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6AF6064" w14:textId="77777777" w:rsidR="002B1EE0" w:rsidRDefault="002B1EE0" w:rsidP="002B1EE0">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1119607" w14:textId="77777777" w:rsidR="002B1EE0" w:rsidRDefault="002B1EE0" w:rsidP="002B1EE0">
            <w:pPr>
              <w:pStyle w:val="TAC"/>
            </w:pPr>
            <w:r>
              <w:t>N/A</w:t>
            </w:r>
          </w:p>
        </w:tc>
      </w:tr>
      <w:tr w:rsidR="002B1EE0" w14:paraId="212C6671" w14:textId="77777777" w:rsidTr="002B1EE0">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54FE08B" w14:textId="77777777" w:rsidR="002B1EE0" w:rsidRDefault="002B1EE0" w:rsidP="002B1EE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465FB75" w14:textId="77777777" w:rsidR="002B1EE0" w:rsidRDefault="002B1EE0" w:rsidP="002B1EE0">
            <w:pPr>
              <w:pStyle w:val="TAC"/>
            </w:pPr>
            <w:r>
              <w:t>n102</w:t>
            </w:r>
          </w:p>
        </w:tc>
        <w:tc>
          <w:tcPr>
            <w:tcW w:w="960" w:type="dxa"/>
            <w:tcBorders>
              <w:top w:val="single" w:sz="4" w:space="0" w:color="auto"/>
              <w:left w:val="single" w:sz="4" w:space="0" w:color="auto"/>
              <w:bottom w:val="single" w:sz="4" w:space="0" w:color="auto"/>
              <w:right w:val="single" w:sz="4" w:space="0" w:color="auto"/>
            </w:tcBorders>
            <w:vAlign w:val="center"/>
          </w:tcPr>
          <w:p w14:paraId="776C6B80" w14:textId="77777777" w:rsidR="002B1EE0" w:rsidRDefault="002B1EE0" w:rsidP="002B1EE0">
            <w:pPr>
              <w:pStyle w:val="TAC"/>
              <w:rPr>
                <w:rFonts w:cs="Arial"/>
                <w:color w:val="000000"/>
                <w:szCs w:val="18"/>
              </w:rPr>
            </w:pPr>
            <w:r>
              <w:rPr>
                <w:rFonts w:cs="Arial"/>
                <w:color w:val="000000"/>
                <w:szCs w:val="18"/>
              </w:rPr>
              <w:t>6015</w:t>
            </w:r>
          </w:p>
        </w:tc>
        <w:tc>
          <w:tcPr>
            <w:tcW w:w="964" w:type="dxa"/>
            <w:tcBorders>
              <w:top w:val="single" w:sz="4" w:space="0" w:color="auto"/>
              <w:left w:val="single" w:sz="4" w:space="0" w:color="auto"/>
              <w:bottom w:val="single" w:sz="4" w:space="0" w:color="auto"/>
              <w:right w:val="single" w:sz="4" w:space="0" w:color="auto"/>
            </w:tcBorders>
          </w:tcPr>
          <w:p w14:paraId="15650FF4" w14:textId="77777777" w:rsidR="002B1EE0" w:rsidRDefault="002B1EE0" w:rsidP="002B1EE0">
            <w:pPr>
              <w:pStyle w:val="TAC"/>
            </w:pPr>
            <w:r>
              <w:t>40</w:t>
            </w:r>
          </w:p>
        </w:tc>
        <w:tc>
          <w:tcPr>
            <w:tcW w:w="960" w:type="dxa"/>
            <w:tcBorders>
              <w:top w:val="single" w:sz="4" w:space="0" w:color="auto"/>
              <w:left w:val="single" w:sz="4" w:space="0" w:color="auto"/>
              <w:bottom w:val="single" w:sz="4" w:space="0" w:color="auto"/>
              <w:right w:val="single" w:sz="4" w:space="0" w:color="auto"/>
            </w:tcBorders>
          </w:tcPr>
          <w:p w14:paraId="6121C042" w14:textId="77777777" w:rsidR="002B1EE0" w:rsidRDefault="002B1EE0" w:rsidP="002B1EE0">
            <w:pPr>
              <w:pStyle w:val="TAC"/>
            </w:pPr>
            <w:r>
              <w:t>216</w:t>
            </w:r>
          </w:p>
        </w:tc>
        <w:tc>
          <w:tcPr>
            <w:tcW w:w="960" w:type="dxa"/>
            <w:tcBorders>
              <w:top w:val="single" w:sz="4" w:space="0" w:color="auto"/>
              <w:left w:val="single" w:sz="4" w:space="0" w:color="auto"/>
              <w:bottom w:val="single" w:sz="4" w:space="0" w:color="auto"/>
              <w:right w:val="single" w:sz="4" w:space="0" w:color="auto"/>
            </w:tcBorders>
            <w:vAlign w:val="center"/>
          </w:tcPr>
          <w:p w14:paraId="66D97BCA" w14:textId="77777777" w:rsidR="002B1EE0" w:rsidRDefault="002B1EE0" w:rsidP="002B1EE0">
            <w:pPr>
              <w:pStyle w:val="TAC"/>
              <w:rPr>
                <w:rFonts w:cs="Arial"/>
                <w:color w:val="000000"/>
                <w:szCs w:val="18"/>
              </w:rPr>
            </w:pPr>
            <w:r>
              <w:rPr>
                <w:rFonts w:cs="Arial"/>
                <w:color w:val="000000"/>
                <w:szCs w:val="18"/>
              </w:rPr>
              <w:t>6015</w:t>
            </w:r>
          </w:p>
        </w:tc>
        <w:tc>
          <w:tcPr>
            <w:tcW w:w="977" w:type="dxa"/>
            <w:tcBorders>
              <w:top w:val="single" w:sz="4" w:space="0" w:color="auto"/>
              <w:left w:val="single" w:sz="4" w:space="0" w:color="auto"/>
              <w:bottom w:val="single" w:sz="4" w:space="0" w:color="auto"/>
              <w:right w:val="single" w:sz="4" w:space="0" w:color="auto"/>
            </w:tcBorders>
          </w:tcPr>
          <w:p w14:paraId="406EF017" w14:textId="77777777" w:rsidR="002B1EE0" w:rsidRDefault="002B1EE0" w:rsidP="002B1EE0">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AFD77EC" w14:textId="77777777" w:rsidR="002B1EE0" w:rsidRDefault="002B1EE0" w:rsidP="002B1EE0">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8EE8335" w14:textId="77777777" w:rsidR="002B1EE0" w:rsidRDefault="002B1EE0" w:rsidP="002B1EE0">
            <w:pPr>
              <w:pStyle w:val="TAC"/>
            </w:pPr>
            <w:r>
              <w:t>N/A</w:t>
            </w:r>
          </w:p>
        </w:tc>
      </w:tr>
      <w:tr w:rsidR="002B1EE0" w14:paraId="61C011D4" w14:textId="77777777" w:rsidTr="002B1EE0">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3F62BCE4" w14:textId="77777777" w:rsidR="002B1EE0" w:rsidRDefault="002B1EE0" w:rsidP="002B1EE0">
            <w:pPr>
              <w:pStyle w:val="TAN"/>
              <w:rPr>
                <w:lang w:eastAsia="ja-JP"/>
              </w:rPr>
            </w:pPr>
            <w:r>
              <w:t xml:space="preserve">NOTE </w:t>
            </w:r>
            <w:r>
              <w:rPr>
                <w:rFonts w:hint="eastAsia"/>
                <w:lang w:val="en-US" w:eastAsia="zh-CN"/>
              </w:rPr>
              <w:t>1</w:t>
            </w:r>
            <w:r>
              <w:t>:</w:t>
            </w:r>
            <w:r>
              <w:tab/>
            </w:r>
            <w:r>
              <w:rPr>
                <w:lang w:eastAsia="ja-JP"/>
              </w:rPr>
              <w:t>This band is subject to IMD5 also which MSD is not specified.</w:t>
            </w:r>
          </w:p>
          <w:p w14:paraId="49F54760" w14:textId="77777777" w:rsidR="002B1EE0" w:rsidRPr="00543E64" w:rsidRDefault="002B1EE0" w:rsidP="002B1EE0">
            <w:pPr>
              <w:pStyle w:val="TAN"/>
              <w:rPr>
                <w:lang w:val="en-US" w:eastAsia="ja-JP"/>
              </w:rPr>
            </w:pPr>
            <w:r>
              <w:t xml:space="preserve">NOTE </w:t>
            </w:r>
            <w:r>
              <w:rPr>
                <w:rFonts w:hint="eastAsia"/>
                <w:lang w:val="en-US" w:eastAsia="zh-CN"/>
              </w:rPr>
              <w:t>2</w:t>
            </w:r>
            <w:r>
              <w:t>:</w:t>
            </w:r>
            <w:r>
              <w:tab/>
            </w:r>
            <w:r>
              <w:rPr>
                <w:lang w:eastAsia="ja-JP"/>
              </w:rPr>
              <w:t>This band is subject to IMD4 also which MSD is not specified.</w:t>
            </w:r>
          </w:p>
        </w:tc>
      </w:tr>
    </w:tbl>
    <w:p w14:paraId="2078D7B2" w14:textId="77777777" w:rsidR="002B1EE0" w:rsidRDefault="002B1EE0" w:rsidP="002B1EE0">
      <w:pPr>
        <w:rPr>
          <w:color w:val="0070C0"/>
        </w:rPr>
      </w:pPr>
    </w:p>
    <w:p w14:paraId="022F8F99" w14:textId="4B3BC227" w:rsidR="00C50BCE" w:rsidRPr="00AB6990" w:rsidRDefault="00C50BCE" w:rsidP="00C50BCE">
      <w:pPr>
        <w:pStyle w:val="21"/>
      </w:pPr>
      <w:bookmarkStart w:id="608" w:name="_Toc129109047"/>
      <w:bookmarkStart w:id="609" w:name="_Toc136288532"/>
      <w:r>
        <w:t>5</w:t>
      </w:r>
      <w:r>
        <w:rPr>
          <w:rFonts w:hint="eastAsia"/>
          <w:lang w:eastAsia="zh-CN"/>
        </w:rPr>
        <w:t>.</w:t>
      </w:r>
      <w:r>
        <w:rPr>
          <w:lang w:eastAsia="zh-CN"/>
        </w:rPr>
        <w:t>58</w:t>
      </w:r>
      <w:r w:rsidRPr="00AB6990">
        <w:tab/>
        <w:t>CA_n</w:t>
      </w:r>
      <w:r>
        <w:t>1</w:t>
      </w:r>
      <w:r w:rsidRPr="00AB6990">
        <w:t>-n</w:t>
      </w:r>
      <w:r>
        <w:t>3</w:t>
      </w:r>
      <w:r w:rsidRPr="00AB6990">
        <w:t>-n</w:t>
      </w:r>
      <w:bookmarkEnd w:id="608"/>
      <w:r>
        <w:t>105</w:t>
      </w:r>
      <w:bookmarkEnd w:id="609"/>
    </w:p>
    <w:p w14:paraId="75A488AA" w14:textId="5051B3E4" w:rsidR="00C50BCE" w:rsidRPr="006A0293" w:rsidRDefault="00C50BCE" w:rsidP="00C50BCE">
      <w:pPr>
        <w:pStyle w:val="31"/>
        <w:rPr>
          <w:rFonts w:cs="Arial"/>
          <w:color w:val="000000" w:themeColor="text1"/>
          <w:szCs w:val="28"/>
        </w:rPr>
      </w:pPr>
      <w:bookmarkStart w:id="610" w:name="_Toc129109048"/>
      <w:bookmarkStart w:id="611" w:name="_Toc136288533"/>
      <w:r w:rsidRPr="006A0293">
        <w:rPr>
          <w:rFonts w:cs="Arial"/>
          <w:color w:val="000000" w:themeColor="text1"/>
          <w:szCs w:val="28"/>
        </w:rPr>
        <w:t>5.</w:t>
      </w:r>
      <w:r>
        <w:rPr>
          <w:rFonts w:cs="Arial"/>
          <w:color w:val="000000" w:themeColor="text1"/>
          <w:szCs w:val="28"/>
        </w:rPr>
        <w:t>58</w:t>
      </w:r>
      <w:r w:rsidRPr="006A0293">
        <w:rPr>
          <w:rFonts w:cs="Arial"/>
          <w:color w:val="000000" w:themeColor="text1"/>
          <w:szCs w:val="28"/>
        </w:rPr>
        <w:t>.1</w:t>
      </w:r>
      <w:r w:rsidRPr="006A0293">
        <w:rPr>
          <w:rFonts w:cs="Arial"/>
          <w:color w:val="000000" w:themeColor="text1"/>
          <w:szCs w:val="28"/>
        </w:rPr>
        <w:tab/>
        <w:t>Common for 1 band UL and 2 bands UL CA</w:t>
      </w:r>
      <w:bookmarkEnd w:id="610"/>
      <w:bookmarkEnd w:id="611"/>
    </w:p>
    <w:p w14:paraId="441BE8C8" w14:textId="0F14055E" w:rsidR="00C50BCE" w:rsidRPr="006A0293" w:rsidRDefault="00C50BCE" w:rsidP="00C50BCE">
      <w:pPr>
        <w:pStyle w:val="41"/>
      </w:pPr>
      <w:bookmarkStart w:id="612" w:name="_Toc129109049"/>
      <w:bookmarkStart w:id="613" w:name="_Toc136288534"/>
      <w:r>
        <w:t>5.58</w:t>
      </w:r>
      <w:r w:rsidRPr="0073594C">
        <w:t>.1.1</w:t>
      </w:r>
      <w:r w:rsidRPr="0073594C">
        <w:tab/>
      </w:r>
      <w:r w:rsidRPr="006A0293">
        <w:t>Operating bands for CA</w:t>
      </w:r>
      <w:bookmarkEnd w:id="612"/>
      <w:bookmarkEnd w:id="613"/>
    </w:p>
    <w:p w14:paraId="7DBE1758" w14:textId="346BB88D" w:rsidR="00C50BCE" w:rsidRPr="0073594C" w:rsidRDefault="00C50BCE" w:rsidP="00C50BCE">
      <w:pPr>
        <w:pStyle w:val="TH"/>
        <w:rPr>
          <w:color w:val="000000"/>
          <w:lang w:val="en-US"/>
        </w:rPr>
      </w:pPr>
      <w:r w:rsidRPr="0073594C">
        <w:rPr>
          <w:color w:val="000000"/>
          <w:lang w:val="en-US"/>
        </w:rPr>
        <w:t xml:space="preserve">Table </w:t>
      </w:r>
      <w:r>
        <w:rPr>
          <w:color w:val="000000"/>
          <w:lang w:val="en-US" w:eastAsia="zh-CN"/>
        </w:rPr>
        <w:t>5.58</w:t>
      </w:r>
      <w:r w:rsidRPr="0073594C">
        <w:rPr>
          <w:color w:val="000000"/>
          <w:lang w:val="en-US"/>
        </w:rPr>
        <w:t>.1.</w:t>
      </w:r>
      <w:r w:rsidRPr="0073594C">
        <w:rPr>
          <w:color w:val="000000"/>
          <w:lang w:val="en-US" w:eastAsia="zh-CN"/>
        </w:rPr>
        <w:t>1</w:t>
      </w:r>
      <w:r w:rsidRPr="0073594C">
        <w:rPr>
          <w:color w:val="000000"/>
          <w:lang w:val="en-US"/>
        </w:rPr>
        <w:t xml:space="preserve">-1: </w:t>
      </w:r>
      <w:r w:rsidRPr="0073594C">
        <w:rPr>
          <w:color w:val="000000"/>
        </w:rPr>
        <w:t>3DL Inter-band CA operating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4"/>
        <w:gridCol w:w="1136"/>
        <w:gridCol w:w="1290"/>
        <w:gridCol w:w="337"/>
        <w:gridCol w:w="1279"/>
        <w:gridCol w:w="1288"/>
        <w:gridCol w:w="337"/>
        <w:gridCol w:w="1492"/>
        <w:gridCol w:w="905"/>
      </w:tblGrid>
      <w:tr w:rsidR="00C50BCE" w:rsidRPr="0073594C" w14:paraId="4EB6C660" w14:textId="77777777" w:rsidTr="005A4037">
        <w:trPr>
          <w:trHeight w:val="225"/>
          <w:jc w:val="center"/>
        </w:trPr>
        <w:tc>
          <w:tcPr>
            <w:tcW w:w="812" w:type="pct"/>
            <w:vMerge w:val="restart"/>
            <w:tcBorders>
              <w:top w:val="single" w:sz="4" w:space="0" w:color="auto"/>
              <w:left w:val="single" w:sz="4" w:space="0" w:color="auto"/>
              <w:bottom w:val="single" w:sz="4" w:space="0" w:color="auto"/>
              <w:right w:val="single" w:sz="4" w:space="0" w:color="auto"/>
            </w:tcBorders>
            <w:hideMark/>
          </w:tcPr>
          <w:p w14:paraId="0092913F" w14:textId="77777777" w:rsidR="00C50BCE" w:rsidRPr="0073594C" w:rsidRDefault="00C50BCE" w:rsidP="005A4037">
            <w:pPr>
              <w:keepNext/>
              <w:keepLines/>
              <w:spacing w:after="0"/>
              <w:jc w:val="center"/>
              <w:rPr>
                <w:rFonts w:ascii="Arial" w:hAnsi="Arial"/>
                <w:b/>
                <w:color w:val="000000"/>
                <w:sz w:val="18"/>
              </w:rPr>
            </w:pPr>
            <w:r w:rsidRPr="0073594C">
              <w:rPr>
                <w:rFonts w:ascii="Arial" w:hAnsi="Arial"/>
                <w:b/>
                <w:color w:val="000000"/>
                <w:sz w:val="18"/>
                <w:lang w:eastAsia="zh-CN"/>
              </w:rPr>
              <w:t>NR</w:t>
            </w:r>
            <w:r w:rsidRPr="0073594C">
              <w:rPr>
                <w:rFonts w:ascii="Arial" w:hAnsi="Arial"/>
                <w:b/>
                <w:color w:val="000000"/>
                <w:sz w:val="18"/>
              </w:rPr>
              <w:t xml:space="preserve"> CA Band</w:t>
            </w:r>
          </w:p>
        </w:tc>
        <w:tc>
          <w:tcPr>
            <w:tcW w:w="590" w:type="pct"/>
            <w:vMerge w:val="restart"/>
            <w:tcBorders>
              <w:top w:val="single" w:sz="4" w:space="0" w:color="auto"/>
              <w:left w:val="single" w:sz="4" w:space="0" w:color="auto"/>
              <w:bottom w:val="single" w:sz="4" w:space="0" w:color="auto"/>
              <w:right w:val="single" w:sz="4" w:space="0" w:color="auto"/>
            </w:tcBorders>
            <w:hideMark/>
          </w:tcPr>
          <w:p w14:paraId="11DABE2F" w14:textId="77777777" w:rsidR="00C50BCE" w:rsidRPr="0073594C" w:rsidRDefault="00C50BCE" w:rsidP="005A4037">
            <w:pPr>
              <w:keepNext/>
              <w:keepLines/>
              <w:spacing w:after="0"/>
              <w:jc w:val="center"/>
              <w:rPr>
                <w:rFonts w:ascii="Arial" w:hAnsi="Arial"/>
                <w:b/>
                <w:color w:val="000000"/>
                <w:sz w:val="18"/>
              </w:rPr>
            </w:pPr>
            <w:r w:rsidRPr="0073594C">
              <w:rPr>
                <w:rFonts w:ascii="Arial" w:hAnsi="Arial"/>
                <w:b/>
                <w:color w:val="000000"/>
                <w:sz w:val="18"/>
                <w:lang w:eastAsia="zh-CN"/>
              </w:rPr>
              <w:t>NR</w:t>
            </w:r>
            <w:r w:rsidRPr="0073594C">
              <w:rPr>
                <w:rFonts w:ascii="Arial" w:hAnsi="Arial"/>
                <w:b/>
                <w:color w:val="000000"/>
                <w:sz w:val="18"/>
              </w:rPr>
              <w:t xml:space="preserve"> Band</w:t>
            </w:r>
          </w:p>
        </w:tc>
        <w:tc>
          <w:tcPr>
            <w:tcW w:w="1509" w:type="pct"/>
            <w:gridSpan w:val="3"/>
            <w:tcBorders>
              <w:top w:val="single" w:sz="4" w:space="0" w:color="auto"/>
              <w:left w:val="single" w:sz="4" w:space="0" w:color="auto"/>
              <w:bottom w:val="single" w:sz="4" w:space="0" w:color="auto"/>
              <w:right w:val="single" w:sz="4" w:space="0" w:color="auto"/>
            </w:tcBorders>
            <w:noWrap/>
            <w:vAlign w:val="bottom"/>
            <w:hideMark/>
          </w:tcPr>
          <w:p w14:paraId="0FBECF92" w14:textId="77777777" w:rsidR="00C50BCE" w:rsidRPr="0073594C" w:rsidRDefault="00C50BCE" w:rsidP="005A4037">
            <w:pPr>
              <w:keepNext/>
              <w:keepLines/>
              <w:spacing w:after="0"/>
              <w:jc w:val="center"/>
              <w:rPr>
                <w:rFonts w:ascii="Arial" w:hAnsi="Arial"/>
                <w:b/>
                <w:color w:val="000000"/>
                <w:sz w:val="18"/>
              </w:rPr>
            </w:pPr>
            <w:r w:rsidRPr="0073594C">
              <w:rPr>
                <w:rFonts w:ascii="Arial" w:hAnsi="Arial"/>
                <w:b/>
                <w:color w:val="000000"/>
                <w:sz w:val="18"/>
              </w:rPr>
              <w:t>Uplink (UL) operating band</w:t>
            </w:r>
          </w:p>
        </w:tc>
        <w:tc>
          <w:tcPr>
            <w:tcW w:w="1619" w:type="pct"/>
            <w:gridSpan w:val="3"/>
            <w:tcBorders>
              <w:top w:val="single" w:sz="4" w:space="0" w:color="auto"/>
              <w:left w:val="single" w:sz="4" w:space="0" w:color="auto"/>
              <w:bottom w:val="single" w:sz="4" w:space="0" w:color="auto"/>
              <w:right w:val="single" w:sz="4" w:space="0" w:color="auto"/>
            </w:tcBorders>
            <w:noWrap/>
            <w:vAlign w:val="bottom"/>
            <w:hideMark/>
          </w:tcPr>
          <w:p w14:paraId="262DBF63" w14:textId="77777777" w:rsidR="00C50BCE" w:rsidRPr="0073594C" w:rsidRDefault="00C50BCE" w:rsidP="005A4037">
            <w:pPr>
              <w:keepNext/>
              <w:keepLines/>
              <w:spacing w:after="0"/>
              <w:jc w:val="center"/>
              <w:rPr>
                <w:rFonts w:ascii="Arial" w:hAnsi="Arial"/>
                <w:b/>
                <w:color w:val="000000"/>
                <w:sz w:val="18"/>
              </w:rPr>
            </w:pPr>
            <w:r w:rsidRPr="0073594C">
              <w:rPr>
                <w:rFonts w:ascii="Arial" w:hAnsi="Arial"/>
                <w:b/>
                <w:color w:val="000000"/>
                <w:sz w:val="18"/>
              </w:rPr>
              <w:t>Downlink (DL) operating band</w:t>
            </w:r>
          </w:p>
        </w:tc>
        <w:tc>
          <w:tcPr>
            <w:tcW w:w="470" w:type="pct"/>
            <w:vMerge w:val="restart"/>
            <w:tcBorders>
              <w:top w:val="single" w:sz="4" w:space="0" w:color="auto"/>
              <w:left w:val="single" w:sz="4" w:space="0" w:color="auto"/>
              <w:bottom w:val="single" w:sz="4" w:space="0" w:color="auto"/>
              <w:right w:val="single" w:sz="4" w:space="0" w:color="auto"/>
            </w:tcBorders>
            <w:hideMark/>
          </w:tcPr>
          <w:p w14:paraId="441402A8" w14:textId="77777777" w:rsidR="00C50BCE" w:rsidRPr="0073594C" w:rsidRDefault="00C50BCE" w:rsidP="005A4037">
            <w:pPr>
              <w:keepNext/>
              <w:keepLines/>
              <w:spacing w:after="0"/>
              <w:jc w:val="center"/>
              <w:rPr>
                <w:rFonts w:ascii="Arial" w:hAnsi="Arial"/>
                <w:b/>
                <w:color w:val="000000"/>
                <w:sz w:val="18"/>
              </w:rPr>
            </w:pPr>
            <w:r w:rsidRPr="0073594C">
              <w:rPr>
                <w:rFonts w:ascii="Arial" w:hAnsi="Arial"/>
                <w:b/>
                <w:color w:val="000000"/>
                <w:sz w:val="18"/>
              </w:rPr>
              <w:t>Duplex Mode</w:t>
            </w:r>
          </w:p>
        </w:tc>
      </w:tr>
      <w:tr w:rsidR="00C50BCE" w:rsidRPr="0073594C" w14:paraId="3AE73AB3" w14:textId="77777777" w:rsidTr="005A4037">
        <w:trPr>
          <w:trHeight w:val="225"/>
          <w:jc w:val="center"/>
        </w:trPr>
        <w:tc>
          <w:tcPr>
            <w:tcW w:w="812" w:type="pct"/>
            <w:vMerge/>
            <w:tcBorders>
              <w:top w:val="single" w:sz="4" w:space="0" w:color="auto"/>
              <w:left w:val="single" w:sz="4" w:space="0" w:color="auto"/>
              <w:bottom w:val="single" w:sz="4" w:space="0" w:color="auto"/>
              <w:right w:val="single" w:sz="4" w:space="0" w:color="auto"/>
            </w:tcBorders>
            <w:vAlign w:val="center"/>
            <w:hideMark/>
          </w:tcPr>
          <w:p w14:paraId="54E54337" w14:textId="77777777" w:rsidR="00C50BCE" w:rsidRPr="0073594C" w:rsidRDefault="00C50BCE" w:rsidP="005A4037">
            <w:pPr>
              <w:spacing w:after="0"/>
              <w:rPr>
                <w:rFonts w:ascii="Arial" w:hAnsi="Arial"/>
                <w:b/>
                <w:color w:val="000000"/>
                <w:sz w:val="18"/>
              </w:rPr>
            </w:pPr>
          </w:p>
        </w:tc>
        <w:tc>
          <w:tcPr>
            <w:tcW w:w="590" w:type="pct"/>
            <w:vMerge/>
            <w:tcBorders>
              <w:top w:val="single" w:sz="4" w:space="0" w:color="auto"/>
              <w:left w:val="single" w:sz="4" w:space="0" w:color="auto"/>
              <w:bottom w:val="single" w:sz="4" w:space="0" w:color="auto"/>
              <w:right w:val="single" w:sz="4" w:space="0" w:color="auto"/>
            </w:tcBorders>
            <w:vAlign w:val="center"/>
            <w:hideMark/>
          </w:tcPr>
          <w:p w14:paraId="7A5075DC" w14:textId="77777777" w:rsidR="00C50BCE" w:rsidRPr="0073594C" w:rsidRDefault="00C50BCE" w:rsidP="005A4037">
            <w:pPr>
              <w:spacing w:after="0"/>
              <w:rPr>
                <w:rFonts w:ascii="Arial" w:hAnsi="Arial"/>
                <w:b/>
                <w:color w:val="000000"/>
                <w:sz w:val="18"/>
              </w:rPr>
            </w:pPr>
          </w:p>
        </w:tc>
        <w:tc>
          <w:tcPr>
            <w:tcW w:w="1509" w:type="pct"/>
            <w:gridSpan w:val="3"/>
            <w:tcBorders>
              <w:top w:val="single" w:sz="4" w:space="0" w:color="auto"/>
              <w:left w:val="single" w:sz="4" w:space="0" w:color="auto"/>
              <w:bottom w:val="single" w:sz="4" w:space="0" w:color="auto"/>
              <w:right w:val="single" w:sz="4" w:space="0" w:color="auto"/>
            </w:tcBorders>
            <w:noWrap/>
            <w:vAlign w:val="bottom"/>
            <w:hideMark/>
          </w:tcPr>
          <w:p w14:paraId="7BC673CD" w14:textId="77777777" w:rsidR="00C50BCE" w:rsidRPr="0073594C" w:rsidRDefault="00C50BCE" w:rsidP="005A4037">
            <w:pPr>
              <w:keepNext/>
              <w:keepLines/>
              <w:spacing w:after="0"/>
              <w:jc w:val="center"/>
              <w:rPr>
                <w:rFonts w:ascii="Arial" w:hAnsi="Arial"/>
                <w:b/>
                <w:color w:val="000000"/>
                <w:sz w:val="18"/>
              </w:rPr>
            </w:pPr>
            <w:r w:rsidRPr="0073594C">
              <w:rPr>
                <w:rFonts w:ascii="Arial" w:hAnsi="Arial"/>
                <w:b/>
                <w:color w:val="000000"/>
                <w:sz w:val="18"/>
              </w:rPr>
              <w:t>BS receive / UE transmit</w:t>
            </w:r>
          </w:p>
        </w:tc>
        <w:tc>
          <w:tcPr>
            <w:tcW w:w="1619" w:type="pct"/>
            <w:gridSpan w:val="3"/>
            <w:tcBorders>
              <w:top w:val="single" w:sz="4" w:space="0" w:color="auto"/>
              <w:left w:val="single" w:sz="4" w:space="0" w:color="auto"/>
              <w:bottom w:val="single" w:sz="4" w:space="0" w:color="auto"/>
              <w:right w:val="single" w:sz="4" w:space="0" w:color="auto"/>
            </w:tcBorders>
            <w:noWrap/>
            <w:vAlign w:val="bottom"/>
            <w:hideMark/>
          </w:tcPr>
          <w:p w14:paraId="07557B7C" w14:textId="77777777" w:rsidR="00C50BCE" w:rsidRPr="0073594C" w:rsidRDefault="00C50BCE" w:rsidP="005A4037">
            <w:pPr>
              <w:keepNext/>
              <w:keepLines/>
              <w:spacing w:after="0"/>
              <w:jc w:val="center"/>
              <w:rPr>
                <w:rFonts w:ascii="Arial" w:hAnsi="Arial"/>
                <w:b/>
                <w:color w:val="000000"/>
                <w:sz w:val="18"/>
              </w:rPr>
            </w:pPr>
            <w:r w:rsidRPr="0073594C">
              <w:rPr>
                <w:rFonts w:ascii="Arial" w:hAnsi="Arial"/>
                <w:b/>
                <w:color w:val="000000"/>
                <w:sz w:val="18"/>
              </w:rPr>
              <w:t xml:space="preserve">BS transmit / UE receive </w:t>
            </w:r>
          </w:p>
        </w:tc>
        <w:tc>
          <w:tcPr>
            <w:tcW w:w="470" w:type="pct"/>
            <w:vMerge/>
            <w:tcBorders>
              <w:top w:val="single" w:sz="4" w:space="0" w:color="auto"/>
              <w:left w:val="single" w:sz="4" w:space="0" w:color="auto"/>
              <w:bottom w:val="single" w:sz="4" w:space="0" w:color="auto"/>
              <w:right w:val="single" w:sz="4" w:space="0" w:color="auto"/>
            </w:tcBorders>
            <w:vAlign w:val="center"/>
            <w:hideMark/>
          </w:tcPr>
          <w:p w14:paraId="756EE8D5" w14:textId="77777777" w:rsidR="00C50BCE" w:rsidRPr="0073594C" w:rsidRDefault="00C50BCE" w:rsidP="005A4037">
            <w:pPr>
              <w:spacing w:after="0"/>
              <w:rPr>
                <w:rFonts w:ascii="Arial" w:hAnsi="Arial"/>
                <w:b/>
                <w:color w:val="000000"/>
                <w:sz w:val="18"/>
              </w:rPr>
            </w:pPr>
          </w:p>
        </w:tc>
      </w:tr>
      <w:tr w:rsidR="00C50BCE" w:rsidRPr="0073594C" w14:paraId="0C38F65C" w14:textId="77777777" w:rsidTr="005A4037">
        <w:trPr>
          <w:trHeight w:val="189"/>
          <w:jc w:val="center"/>
        </w:trPr>
        <w:tc>
          <w:tcPr>
            <w:tcW w:w="812" w:type="pct"/>
            <w:vMerge/>
            <w:tcBorders>
              <w:top w:val="single" w:sz="4" w:space="0" w:color="auto"/>
              <w:left w:val="single" w:sz="4" w:space="0" w:color="auto"/>
              <w:bottom w:val="single" w:sz="4" w:space="0" w:color="auto"/>
              <w:right w:val="single" w:sz="4" w:space="0" w:color="auto"/>
            </w:tcBorders>
            <w:vAlign w:val="center"/>
            <w:hideMark/>
          </w:tcPr>
          <w:p w14:paraId="53C3C0AA" w14:textId="77777777" w:rsidR="00C50BCE" w:rsidRPr="0073594C" w:rsidRDefault="00C50BCE" w:rsidP="005A4037">
            <w:pPr>
              <w:spacing w:after="0"/>
              <w:rPr>
                <w:rFonts w:ascii="Arial" w:hAnsi="Arial"/>
                <w:b/>
                <w:color w:val="000000"/>
                <w:sz w:val="18"/>
              </w:rPr>
            </w:pPr>
          </w:p>
        </w:tc>
        <w:tc>
          <w:tcPr>
            <w:tcW w:w="590" w:type="pct"/>
            <w:vMerge/>
            <w:tcBorders>
              <w:top w:val="single" w:sz="4" w:space="0" w:color="auto"/>
              <w:left w:val="single" w:sz="4" w:space="0" w:color="auto"/>
              <w:bottom w:val="single" w:sz="4" w:space="0" w:color="auto"/>
              <w:right w:val="single" w:sz="4" w:space="0" w:color="auto"/>
            </w:tcBorders>
            <w:vAlign w:val="center"/>
            <w:hideMark/>
          </w:tcPr>
          <w:p w14:paraId="17C31938" w14:textId="77777777" w:rsidR="00C50BCE" w:rsidRPr="0073594C" w:rsidRDefault="00C50BCE" w:rsidP="005A4037">
            <w:pPr>
              <w:spacing w:after="0"/>
              <w:rPr>
                <w:rFonts w:ascii="Arial" w:hAnsi="Arial"/>
                <w:b/>
                <w:color w:val="000000"/>
                <w:sz w:val="18"/>
              </w:rPr>
            </w:pPr>
          </w:p>
        </w:tc>
        <w:tc>
          <w:tcPr>
            <w:tcW w:w="1509" w:type="pct"/>
            <w:gridSpan w:val="3"/>
            <w:tcBorders>
              <w:top w:val="single" w:sz="4" w:space="0" w:color="auto"/>
              <w:left w:val="single" w:sz="4" w:space="0" w:color="auto"/>
              <w:bottom w:val="single" w:sz="4" w:space="0" w:color="auto"/>
              <w:right w:val="single" w:sz="4" w:space="0" w:color="auto"/>
            </w:tcBorders>
            <w:hideMark/>
          </w:tcPr>
          <w:p w14:paraId="32AB3C8E" w14:textId="77777777" w:rsidR="00C50BCE" w:rsidRPr="0073594C" w:rsidRDefault="00C50BCE" w:rsidP="005A4037">
            <w:pPr>
              <w:keepNext/>
              <w:keepLines/>
              <w:spacing w:after="0"/>
              <w:jc w:val="center"/>
              <w:rPr>
                <w:rFonts w:ascii="Arial" w:hAnsi="Arial"/>
                <w:b/>
                <w:color w:val="000000"/>
                <w:sz w:val="18"/>
              </w:rPr>
            </w:pPr>
            <w:r w:rsidRPr="0073594C">
              <w:rPr>
                <w:rFonts w:ascii="Arial" w:hAnsi="Arial"/>
                <w:b/>
                <w:color w:val="000000"/>
                <w:sz w:val="18"/>
              </w:rPr>
              <w:t>F</w:t>
            </w:r>
            <w:r w:rsidRPr="0073594C">
              <w:rPr>
                <w:rFonts w:ascii="Arial" w:hAnsi="Arial"/>
                <w:b/>
                <w:color w:val="000000"/>
                <w:sz w:val="18"/>
                <w:vertAlign w:val="subscript"/>
              </w:rPr>
              <w:t>UL_low</w:t>
            </w:r>
            <w:r w:rsidRPr="0073594C">
              <w:rPr>
                <w:rFonts w:ascii="Arial" w:hAnsi="Arial"/>
                <w:b/>
                <w:color w:val="000000"/>
                <w:sz w:val="18"/>
              </w:rPr>
              <w:t xml:space="preserve">  –  F</w:t>
            </w:r>
            <w:r w:rsidRPr="0073594C">
              <w:rPr>
                <w:rFonts w:ascii="Arial" w:hAnsi="Arial"/>
                <w:b/>
                <w:color w:val="000000"/>
                <w:sz w:val="18"/>
                <w:vertAlign w:val="subscript"/>
              </w:rPr>
              <w:t>UL_high</w:t>
            </w:r>
          </w:p>
        </w:tc>
        <w:tc>
          <w:tcPr>
            <w:tcW w:w="1619" w:type="pct"/>
            <w:gridSpan w:val="3"/>
            <w:tcBorders>
              <w:top w:val="single" w:sz="4" w:space="0" w:color="auto"/>
              <w:left w:val="single" w:sz="4" w:space="0" w:color="auto"/>
              <w:bottom w:val="single" w:sz="4" w:space="0" w:color="auto"/>
              <w:right w:val="single" w:sz="4" w:space="0" w:color="auto"/>
            </w:tcBorders>
            <w:hideMark/>
          </w:tcPr>
          <w:p w14:paraId="6E3EEACD" w14:textId="77777777" w:rsidR="00C50BCE" w:rsidRPr="0073594C" w:rsidRDefault="00C50BCE" w:rsidP="005A4037">
            <w:pPr>
              <w:keepNext/>
              <w:keepLines/>
              <w:spacing w:after="0"/>
              <w:jc w:val="center"/>
              <w:rPr>
                <w:rFonts w:ascii="Arial" w:hAnsi="Arial"/>
                <w:b/>
                <w:color w:val="000000"/>
                <w:sz w:val="18"/>
              </w:rPr>
            </w:pPr>
            <w:r w:rsidRPr="0073594C">
              <w:rPr>
                <w:rFonts w:ascii="Arial" w:hAnsi="Arial"/>
                <w:b/>
                <w:color w:val="000000"/>
                <w:sz w:val="18"/>
              </w:rPr>
              <w:t>F</w:t>
            </w:r>
            <w:r w:rsidRPr="0073594C">
              <w:rPr>
                <w:rFonts w:ascii="Arial" w:hAnsi="Arial"/>
                <w:b/>
                <w:color w:val="000000"/>
                <w:sz w:val="18"/>
                <w:vertAlign w:val="subscript"/>
              </w:rPr>
              <w:t>DL_low</w:t>
            </w:r>
            <w:r w:rsidRPr="0073594C">
              <w:rPr>
                <w:rFonts w:ascii="Arial" w:hAnsi="Arial"/>
                <w:b/>
                <w:color w:val="000000"/>
                <w:sz w:val="18"/>
              </w:rPr>
              <w:t xml:space="preserve">  –  F</w:t>
            </w:r>
            <w:r w:rsidRPr="0073594C">
              <w:rPr>
                <w:rFonts w:ascii="Arial" w:hAnsi="Arial"/>
                <w:b/>
                <w:color w:val="000000"/>
                <w:sz w:val="18"/>
                <w:vertAlign w:val="subscript"/>
              </w:rPr>
              <w:t>DL_high</w:t>
            </w:r>
          </w:p>
        </w:tc>
        <w:tc>
          <w:tcPr>
            <w:tcW w:w="470" w:type="pct"/>
            <w:vMerge/>
            <w:tcBorders>
              <w:top w:val="single" w:sz="4" w:space="0" w:color="auto"/>
              <w:left w:val="single" w:sz="4" w:space="0" w:color="auto"/>
              <w:bottom w:val="single" w:sz="4" w:space="0" w:color="auto"/>
              <w:right w:val="single" w:sz="4" w:space="0" w:color="auto"/>
            </w:tcBorders>
            <w:vAlign w:val="center"/>
            <w:hideMark/>
          </w:tcPr>
          <w:p w14:paraId="7EC2A4CB" w14:textId="77777777" w:rsidR="00C50BCE" w:rsidRPr="0073594C" w:rsidRDefault="00C50BCE" w:rsidP="005A4037">
            <w:pPr>
              <w:spacing w:after="0"/>
              <w:rPr>
                <w:rFonts w:ascii="Arial" w:hAnsi="Arial"/>
                <w:b/>
                <w:color w:val="000000"/>
                <w:sz w:val="18"/>
              </w:rPr>
            </w:pPr>
          </w:p>
        </w:tc>
      </w:tr>
      <w:tr w:rsidR="00C50BCE" w:rsidRPr="0073594C" w14:paraId="3553B88A" w14:textId="77777777" w:rsidTr="005A4037">
        <w:trPr>
          <w:trHeight w:val="225"/>
          <w:jc w:val="center"/>
        </w:trPr>
        <w:tc>
          <w:tcPr>
            <w:tcW w:w="812" w:type="pct"/>
            <w:vMerge w:val="restart"/>
            <w:tcBorders>
              <w:top w:val="single" w:sz="4" w:space="0" w:color="auto"/>
              <w:left w:val="single" w:sz="4" w:space="0" w:color="auto"/>
              <w:bottom w:val="single" w:sz="4" w:space="0" w:color="auto"/>
              <w:right w:val="single" w:sz="4" w:space="0" w:color="auto"/>
            </w:tcBorders>
            <w:vAlign w:val="center"/>
            <w:hideMark/>
          </w:tcPr>
          <w:p w14:paraId="004FEF95" w14:textId="77777777" w:rsidR="00C50BCE" w:rsidRPr="0073594C" w:rsidRDefault="00C50BCE" w:rsidP="005A4037">
            <w:pPr>
              <w:keepNext/>
              <w:keepLines/>
              <w:spacing w:after="0"/>
              <w:jc w:val="center"/>
              <w:rPr>
                <w:rFonts w:ascii="Arial" w:hAnsi="Arial"/>
                <w:color w:val="000000"/>
                <w:sz w:val="18"/>
                <w:lang w:eastAsia="zh-CN"/>
              </w:rPr>
            </w:pPr>
            <w:r w:rsidRPr="0073594C">
              <w:rPr>
                <w:rFonts w:ascii="Arial" w:eastAsia="宋体" w:hAnsi="Arial"/>
                <w:color w:val="000000"/>
                <w:sz w:val="18"/>
                <w:lang w:eastAsia="zh-CN"/>
              </w:rPr>
              <w:t>CA_n</w:t>
            </w:r>
            <w:r>
              <w:rPr>
                <w:rFonts w:ascii="Arial" w:eastAsia="宋体" w:hAnsi="Arial"/>
                <w:color w:val="000000"/>
                <w:sz w:val="18"/>
                <w:lang w:eastAsia="zh-CN"/>
              </w:rPr>
              <w:t>1</w:t>
            </w:r>
            <w:r w:rsidRPr="0073594C">
              <w:rPr>
                <w:rFonts w:ascii="Arial" w:eastAsia="宋体" w:hAnsi="Arial"/>
                <w:color w:val="000000"/>
                <w:sz w:val="18"/>
                <w:lang w:eastAsia="zh-CN"/>
              </w:rPr>
              <w:t>-n</w:t>
            </w:r>
            <w:r>
              <w:rPr>
                <w:rFonts w:ascii="Arial" w:eastAsia="宋体" w:hAnsi="Arial"/>
                <w:color w:val="000000"/>
                <w:sz w:val="18"/>
                <w:lang w:eastAsia="zh-CN"/>
              </w:rPr>
              <w:t>3</w:t>
            </w:r>
            <w:r w:rsidRPr="0073594C">
              <w:rPr>
                <w:rFonts w:ascii="Arial" w:eastAsia="宋体" w:hAnsi="Arial"/>
                <w:color w:val="000000"/>
                <w:sz w:val="18"/>
                <w:lang w:eastAsia="zh-CN"/>
              </w:rPr>
              <w:t>-n</w:t>
            </w:r>
            <w:r>
              <w:rPr>
                <w:rFonts w:ascii="Arial" w:eastAsia="宋体" w:hAnsi="Arial"/>
                <w:color w:val="000000"/>
                <w:sz w:val="18"/>
                <w:lang w:eastAsia="zh-CN"/>
              </w:rPr>
              <w:t>105</w:t>
            </w:r>
          </w:p>
        </w:tc>
        <w:tc>
          <w:tcPr>
            <w:tcW w:w="590" w:type="pct"/>
            <w:tcBorders>
              <w:top w:val="single" w:sz="4" w:space="0" w:color="auto"/>
              <w:left w:val="single" w:sz="4" w:space="0" w:color="auto"/>
              <w:bottom w:val="single" w:sz="4" w:space="0" w:color="auto"/>
              <w:right w:val="single" w:sz="4" w:space="0" w:color="auto"/>
            </w:tcBorders>
            <w:vAlign w:val="center"/>
            <w:hideMark/>
          </w:tcPr>
          <w:p w14:paraId="15A6D789" w14:textId="77777777" w:rsidR="00C50BCE" w:rsidRPr="0073594C" w:rsidRDefault="00C50BCE" w:rsidP="005A4037">
            <w:pPr>
              <w:keepNext/>
              <w:keepLines/>
              <w:spacing w:after="0"/>
              <w:jc w:val="center"/>
              <w:rPr>
                <w:rFonts w:ascii="Arial" w:hAnsi="Arial"/>
                <w:color w:val="000000"/>
                <w:sz w:val="18"/>
              </w:rPr>
            </w:pPr>
            <w:r>
              <w:rPr>
                <w:rFonts w:ascii="Arial" w:hAnsi="Arial" w:cs="Arial"/>
                <w:color w:val="000000"/>
                <w:sz w:val="18"/>
                <w:szCs w:val="18"/>
              </w:rPr>
              <w:t>n1</w:t>
            </w:r>
          </w:p>
        </w:tc>
        <w:tc>
          <w:tcPr>
            <w:tcW w:w="670" w:type="pct"/>
            <w:tcBorders>
              <w:top w:val="single" w:sz="4" w:space="0" w:color="auto"/>
              <w:left w:val="single" w:sz="4" w:space="0" w:color="auto"/>
              <w:bottom w:val="single" w:sz="4" w:space="0" w:color="auto"/>
              <w:right w:val="single" w:sz="4" w:space="0" w:color="auto"/>
            </w:tcBorders>
            <w:vAlign w:val="center"/>
            <w:hideMark/>
          </w:tcPr>
          <w:p w14:paraId="3CA76349" w14:textId="77777777" w:rsidR="00C50BCE" w:rsidRPr="0073594C" w:rsidRDefault="00C50BCE" w:rsidP="005A4037">
            <w:pPr>
              <w:keepNext/>
              <w:keepLines/>
              <w:spacing w:after="0"/>
              <w:jc w:val="right"/>
              <w:rPr>
                <w:rFonts w:ascii="Arial" w:hAnsi="Arial" w:cs="Arial"/>
                <w:color w:val="000000"/>
                <w:sz w:val="18"/>
                <w:lang w:eastAsia="zh-CN"/>
              </w:rPr>
            </w:pPr>
            <w:r>
              <w:rPr>
                <w:rFonts w:ascii="Arial" w:hAnsi="Arial" w:cs="Arial"/>
                <w:color w:val="000000"/>
                <w:sz w:val="18"/>
                <w:szCs w:val="18"/>
              </w:rPr>
              <w:t>1920 MHz</w:t>
            </w:r>
          </w:p>
        </w:tc>
        <w:tc>
          <w:tcPr>
            <w:tcW w:w="175" w:type="pct"/>
            <w:tcBorders>
              <w:top w:val="single" w:sz="4" w:space="0" w:color="auto"/>
              <w:left w:val="single" w:sz="4" w:space="0" w:color="auto"/>
              <w:bottom w:val="single" w:sz="4" w:space="0" w:color="auto"/>
              <w:right w:val="single" w:sz="4" w:space="0" w:color="auto"/>
            </w:tcBorders>
            <w:vAlign w:val="center"/>
            <w:hideMark/>
          </w:tcPr>
          <w:p w14:paraId="7C98B86C" w14:textId="77777777" w:rsidR="00C50BCE" w:rsidRPr="0073594C" w:rsidRDefault="00C50BCE" w:rsidP="005A4037">
            <w:pPr>
              <w:keepNext/>
              <w:keepLines/>
              <w:spacing w:after="0"/>
              <w:jc w:val="center"/>
              <w:rPr>
                <w:rFonts w:ascii="Arial" w:hAnsi="Arial" w:cs="Arial"/>
                <w:color w:val="000000"/>
                <w:sz w:val="18"/>
              </w:rPr>
            </w:pPr>
            <w:r>
              <w:rPr>
                <w:rFonts w:ascii="Arial" w:hAnsi="Arial" w:cs="Arial"/>
                <w:color w:val="000000"/>
                <w:sz w:val="18"/>
                <w:szCs w:val="18"/>
              </w:rPr>
              <w:t>–</w:t>
            </w:r>
          </w:p>
        </w:tc>
        <w:tc>
          <w:tcPr>
            <w:tcW w:w="664" w:type="pct"/>
            <w:tcBorders>
              <w:top w:val="single" w:sz="4" w:space="0" w:color="auto"/>
              <w:left w:val="single" w:sz="4" w:space="0" w:color="auto"/>
              <w:bottom w:val="single" w:sz="4" w:space="0" w:color="auto"/>
              <w:right w:val="single" w:sz="4" w:space="0" w:color="auto"/>
            </w:tcBorders>
            <w:vAlign w:val="center"/>
            <w:hideMark/>
          </w:tcPr>
          <w:p w14:paraId="09E7EF8A" w14:textId="77777777" w:rsidR="00C50BCE" w:rsidRPr="0073594C" w:rsidRDefault="00C50BCE" w:rsidP="005A4037">
            <w:pPr>
              <w:keepNext/>
              <w:keepLines/>
              <w:spacing w:after="0"/>
              <w:rPr>
                <w:rFonts w:ascii="Arial" w:hAnsi="Arial" w:cs="Arial"/>
                <w:color w:val="000000"/>
                <w:sz w:val="18"/>
                <w:lang w:eastAsia="zh-CN"/>
              </w:rPr>
            </w:pPr>
            <w:r>
              <w:rPr>
                <w:rFonts w:ascii="Arial" w:hAnsi="Arial" w:cs="Arial"/>
                <w:color w:val="000000"/>
                <w:sz w:val="18"/>
                <w:szCs w:val="18"/>
              </w:rPr>
              <w:t>1980 MHz</w:t>
            </w:r>
          </w:p>
        </w:tc>
        <w:tc>
          <w:tcPr>
            <w:tcW w:w="669" w:type="pct"/>
            <w:tcBorders>
              <w:top w:val="single" w:sz="4" w:space="0" w:color="auto"/>
              <w:left w:val="single" w:sz="4" w:space="0" w:color="auto"/>
              <w:bottom w:val="single" w:sz="4" w:space="0" w:color="auto"/>
              <w:right w:val="single" w:sz="4" w:space="0" w:color="auto"/>
            </w:tcBorders>
            <w:vAlign w:val="center"/>
            <w:hideMark/>
          </w:tcPr>
          <w:p w14:paraId="21DD2E9E" w14:textId="77777777" w:rsidR="00C50BCE" w:rsidRPr="0073594C" w:rsidRDefault="00C50BCE" w:rsidP="005A4037">
            <w:pPr>
              <w:keepNext/>
              <w:keepLines/>
              <w:spacing w:after="0"/>
              <w:jc w:val="right"/>
              <w:rPr>
                <w:rFonts w:ascii="Arial" w:hAnsi="Arial" w:cs="Arial"/>
                <w:color w:val="000000"/>
                <w:sz w:val="18"/>
                <w:lang w:eastAsia="zh-CN"/>
              </w:rPr>
            </w:pPr>
            <w:r>
              <w:rPr>
                <w:rFonts w:ascii="Arial" w:hAnsi="Arial" w:cs="Arial"/>
                <w:color w:val="000000"/>
                <w:sz w:val="18"/>
                <w:szCs w:val="18"/>
              </w:rPr>
              <w:t>2110 MHz</w:t>
            </w:r>
          </w:p>
        </w:tc>
        <w:tc>
          <w:tcPr>
            <w:tcW w:w="175" w:type="pct"/>
            <w:tcBorders>
              <w:top w:val="single" w:sz="4" w:space="0" w:color="auto"/>
              <w:left w:val="single" w:sz="4" w:space="0" w:color="auto"/>
              <w:bottom w:val="single" w:sz="4" w:space="0" w:color="auto"/>
              <w:right w:val="single" w:sz="4" w:space="0" w:color="auto"/>
            </w:tcBorders>
            <w:vAlign w:val="center"/>
            <w:hideMark/>
          </w:tcPr>
          <w:p w14:paraId="3D5220B1" w14:textId="77777777" w:rsidR="00C50BCE" w:rsidRPr="0073594C" w:rsidRDefault="00C50BCE" w:rsidP="005A4037">
            <w:pPr>
              <w:keepNext/>
              <w:keepLines/>
              <w:spacing w:after="0"/>
              <w:jc w:val="center"/>
              <w:rPr>
                <w:rFonts w:ascii="Arial" w:hAnsi="Arial" w:cs="Arial"/>
                <w:color w:val="000000"/>
                <w:sz w:val="18"/>
              </w:rPr>
            </w:pPr>
            <w:r>
              <w:rPr>
                <w:rFonts w:ascii="Arial" w:hAnsi="Arial" w:cs="Arial"/>
                <w:color w:val="000000"/>
                <w:sz w:val="18"/>
                <w:szCs w:val="18"/>
              </w:rPr>
              <w:t>–</w:t>
            </w:r>
          </w:p>
        </w:tc>
        <w:tc>
          <w:tcPr>
            <w:tcW w:w="775" w:type="pct"/>
            <w:tcBorders>
              <w:top w:val="single" w:sz="4" w:space="0" w:color="auto"/>
              <w:left w:val="single" w:sz="4" w:space="0" w:color="auto"/>
              <w:bottom w:val="single" w:sz="4" w:space="0" w:color="auto"/>
              <w:right w:val="single" w:sz="4" w:space="0" w:color="auto"/>
            </w:tcBorders>
            <w:vAlign w:val="center"/>
            <w:hideMark/>
          </w:tcPr>
          <w:p w14:paraId="12BCF01C" w14:textId="77777777" w:rsidR="00C50BCE" w:rsidRPr="0073594C" w:rsidRDefault="00C50BCE" w:rsidP="005A4037">
            <w:pPr>
              <w:keepNext/>
              <w:keepLines/>
              <w:spacing w:after="0"/>
              <w:rPr>
                <w:rFonts w:ascii="Arial" w:hAnsi="Arial" w:cs="Arial"/>
                <w:color w:val="000000"/>
                <w:sz w:val="18"/>
                <w:lang w:eastAsia="zh-CN"/>
              </w:rPr>
            </w:pPr>
            <w:r>
              <w:rPr>
                <w:rFonts w:ascii="Arial" w:hAnsi="Arial" w:cs="Arial"/>
                <w:color w:val="000000"/>
                <w:sz w:val="18"/>
                <w:szCs w:val="18"/>
              </w:rPr>
              <w:t>2170 MHz</w:t>
            </w:r>
          </w:p>
        </w:tc>
        <w:tc>
          <w:tcPr>
            <w:tcW w:w="470" w:type="pct"/>
            <w:tcBorders>
              <w:top w:val="single" w:sz="4" w:space="0" w:color="auto"/>
              <w:left w:val="single" w:sz="4" w:space="0" w:color="auto"/>
              <w:bottom w:val="single" w:sz="4" w:space="0" w:color="auto"/>
              <w:right w:val="single" w:sz="4" w:space="0" w:color="auto"/>
            </w:tcBorders>
            <w:vAlign w:val="center"/>
            <w:hideMark/>
          </w:tcPr>
          <w:p w14:paraId="7554126C" w14:textId="77777777" w:rsidR="00C50BCE" w:rsidRPr="0073594C" w:rsidRDefault="00C50BCE" w:rsidP="005A4037">
            <w:pPr>
              <w:keepNext/>
              <w:keepLines/>
              <w:spacing w:after="0"/>
              <w:jc w:val="center"/>
              <w:rPr>
                <w:rFonts w:ascii="Arial" w:hAnsi="Arial"/>
                <w:color w:val="000000"/>
                <w:sz w:val="18"/>
                <w:lang w:eastAsia="zh-CN"/>
              </w:rPr>
            </w:pPr>
            <w:r>
              <w:rPr>
                <w:rFonts w:ascii="Arial" w:hAnsi="Arial" w:cs="Arial"/>
                <w:color w:val="000000"/>
                <w:sz w:val="18"/>
                <w:szCs w:val="18"/>
              </w:rPr>
              <w:t>FDD</w:t>
            </w:r>
          </w:p>
        </w:tc>
      </w:tr>
      <w:tr w:rsidR="00C50BCE" w:rsidRPr="0073594C" w14:paraId="370699D8" w14:textId="77777777" w:rsidTr="005A4037">
        <w:trPr>
          <w:trHeight w:val="225"/>
          <w:jc w:val="center"/>
        </w:trPr>
        <w:tc>
          <w:tcPr>
            <w:tcW w:w="812" w:type="pct"/>
            <w:vMerge/>
            <w:tcBorders>
              <w:top w:val="single" w:sz="4" w:space="0" w:color="auto"/>
              <w:left w:val="single" w:sz="4" w:space="0" w:color="auto"/>
              <w:bottom w:val="single" w:sz="4" w:space="0" w:color="auto"/>
              <w:right w:val="single" w:sz="4" w:space="0" w:color="auto"/>
            </w:tcBorders>
            <w:vAlign w:val="center"/>
            <w:hideMark/>
          </w:tcPr>
          <w:p w14:paraId="67DB50FC" w14:textId="77777777" w:rsidR="00C50BCE" w:rsidRPr="0073594C" w:rsidRDefault="00C50BCE" w:rsidP="005A4037">
            <w:pPr>
              <w:spacing w:after="0"/>
              <w:rPr>
                <w:rFonts w:ascii="Arial" w:hAnsi="Arial"/>
                <w:color w:val="000000"/>
                <w:sz w:val="18"/>
                <w:lang w:eastAsia="zh-CN"/>
              </w:rPr>
            </w:pPr>
          </w:p>
        </w:tc>
        <w:tc>
          <w:tcPr>
            <w:tcW w:w="590" w:type="pct"/>
            <w:tcBorders>
              <w:top w:val="single" w:sz="4" w:space="0" w:color="auto"/>
              <w:left w:val="single" w:sz="4" w:space="0" w:color="auto"/>
              <w:bottom w:val="single" w:sz="4" w:space="0" w:color="auto"/>
              <w:right w:val="single" w:sz="4" w:space="0" w:color="auto"/>
            </w:tcBorders>
            <w:vAlign w:val="center"/>
          </w:tcPr>
          <w:p w14:paraId="63BEBEFE" w14:textId="77777777" w:rsidR="00C50BCE" w:rsidRPr="0073594C" w:rsidRDefault="00C50BCE" w:rsidP="005A4037">
            <w:pPr>
              <w:keepNext/>
              <w:keepLines/>
              <w:spacing w:after="0"/>
              <w:jc w:val="center"/>
              <w:rPr>
                <w:rFonts w:ascii="Arial" w:hAnsi="Arial"/>
                <w:color w:val="000000"/>
                <w:sz w:val="18"/>
              </w:rPr>
            </w:pPr>
            <w:r>
              <w:rPr>
                <w:rFonts w:ascii="Arial" w:hAnsi="Arial" w:cs="Arial"/>
                <w:color w:val="000000"/>
                <w:sz w:val="18"/>
                <w:szCs w:val="18"/>
              </w:rPr>
              <w:t>n3</w:t>
            </w:r>
          </w:p>
        </w:tc>
        <w:tc>
          <w:tcPr>
            <w:tcW w:w="670" w:type="pct"/>
            <w:tcBorders>
              <w:top w:val="single" w:sz="4" w:space="0" w:color="auto"/>
              <w:left w:val="single" w:sz="4" w:space="0" w:color="auto"/>
              <w:bottom w:val="single" w:sz="4" w:space="0" w:color="auto"/>
              <w:right w:val="single" w:sz="4" w:space="0" w:color="auto"/>
            </w:tcBorders>
            <w:vAlign w:val="center"/>
          </w:tcPr>
          <w:p w14:paraId="27B2023F" w14:textId="77777777" w:rsidR="00C50BCE" w:rsidRPr="0073594C" w:rsidRDefault="00C50BCE" w:rsidP="005A4037">
            <w:pPr>
              <w:keepNext/>
              <w:keepLines/>
              <w:spacing w:after="0"/>
              <w:jc w:val="right"/>
              <w:rPr>
                <w:rFonts w:ascii="Arial" w:hAnsi="Arial" w:cs="Arial"/>
                <w:color w:val="000000"/>
                <w:sz w:val="18"/>
                <w:lang w:eastAsia="zh-CN"/>
              </w:rPr>
            </w:pPr>
            <w:r>
              <w:rPr>
                <w:rFonts w:ascii="Arial" w:hAnsi="Arial" w:cs="Arial"/>
                <w:color w:val="000000"/>
                <w:sz w:val="18"/>
                <w:szCs w:val="18"/>
              </w:rPr>
              <w:t>1710 MHz</w:t>
            </w:r>
          </w:p>
        </w:tc>
        <w:tc>
          <w:tcPr>
            <w:tcW w:w="175" w:type="pct"/>
            <w:tcBorders>
              <w:top w:val="single" w:sz="4" w:space="0" w:color="auto"/>
              <w:left w:val="single" w:sz="4" w:space="0" w:color="auto"/>
              <w:bottom w:val="single" w:sz="4" w:space="0" w:color="auto"/>
              <w:right w:val="single" w:sz="4" w:space="0" w:color="auto"/>
            </w:tcBorders>
            <w:vAlign w:val="center"/>
          </w:tcPr>
          <w:p w14:paraId="730CFAE8" w14:textId="77777777" w:rsidR="00C50BCE" w:rsidRPr="0073594C" w:rsidRDefault="00C50BCE" w:rsidP="005A4037">
            <w:pPr>
              <w:keepNext/>
              <w:keepLines/>
              <w:spacing w:after="0"/>
              <w:jc w:val="center"/>
              <w:rPr>
                <w:rFonts w:ascii="Arial" w:hAnsi="Arial" w:cs="Arial"/>
                <w:color w:val="000000"/>
                <w:sz w:val="18"/>
              </w:rPr>
            </w:pPr>
            <w:r>
              <w:rPr>
                <w:rFonts w:ascii="Arial" w:hAnsi="Arial" w:cs="Arial"/>
                <w:color w:val="000000"/>
                <w:sz w:val="18"/>
                <w:szCs w:val="18"/>
              </w:rPr>
              <w:t>–</w:t>
            </w:r>
          </w:p>
        </w:tc>
        <w:tc>
          <w:tcPr>
            <w:tcW w:w="664" w:type="pct"/>
            <w:tcBorders>
              <w:top w:val="single" w:sz="4" w:space="0" w:color="auto"/>
              <w:left w:val="single" w:sz="4" w:space="0" w:color="auto"/>
              <w:bottom w:val="single" w:sz="4" w:space="0" w:color="auto"/>
              <w:right w:val="single" w:sz="4" w:space="0" w:color="auto"/>
            </w:tcBorders>
            <w:vAlign w:val="center"/>
          </w:tcPr>
          <w:p w14:paraId="5402962F" w14:textId="77777777" w:rsidR="00C50BCE" w:rsidRPr="0073594C" w:rsidRDefault="00C50BCE" w:rsidP="005A4037">
            <w:pPr>
              <w:keepNext/>
              <w:keepLines/>
              <w:spacing w:after="0"/>
              <w:rPr>
                <w:rFonts w:ascii="Arial" w:hAnsi="Arial" w:cs="Arial"/>
                <w:color w:val="000000"/>
                <w:sz w:val="18"/>
                <w:lang w:eastAsia="zh-CN"/>
              </w:rPr>
            </w:pPr>
            <w:r>
              <w:rPr>
                <w:rFonts w:ascii="Arial" w:hAnsi="Arial" w:cs="Arial"/>
                <w:color w:val="000000"/>
                <w:sz w:val="18"/>
                <w:szCs w:val="18"/>
              </w:rPr>
              <w:t>1785 MHz</w:t>
            </w:r>
          </w:p>
        </w:tc>
        <w:tc>
          <w:tcPr>
            <w:tcW w:w="669" w:type="pct"/>
            <w:tcBorders>
              <w:top w:val="single" w:sz="4" w:space="0" w:color="auto"/>
              <w:left w:val="single" w:sz="4" w:space="0" w:color="auto"/>
              <w:bottom w:val="single" w:sz="4" w:space="0" w:color="auto"/>
              <w:right w:val="single" w:sz="4" w:space="0" w:color="auto"/>
            </w:tcBorders>
            <w:vAlign w:val="center"/>
          </w:tcPr>
          <w:p w14:paraId="02486551" w14:textId="77777777" w:rsidR="00C50BCE" w:rsidRPr="0073594C" w:rsidRDefault="00C50BCE" w:rsidP="005A4037">
            <w:pPr>
              <w:keepNext/>
              <w:keepLines/>
              <w:spacing w:after="0"/>
              <w:jc w:val="right"/>
              <w:rPr>
                <w:rFonts w:ascii="Arial" w:hAnsi="Arial" w:cs="Arial"/>
                <w:color w:val="000000"/>
                <w:sz w:val="18"/>
                <w:lang w:eastAsia="zh-CN"/>
              </w:rPr>
            </w:pPr>
            <w:r>
              <w:rPr>
                <w:rFonts w:ascii="Arial" w:hAnsi="Arial" w:cs="Arial"/>
                <w:color w:val="000000"/>
                <w:sz w:val="18"/>
                <w:szCs w:val="18"/>
              </w:rPr>
              <w:t>1805 MHz</w:t>
            </w:r>
          </w:p>
        </w:tc>
        <w:tc>
          <w:tcPr>
            <w:tcW w:w="175" w:type="pct"/>
            <w:tcBorders>
              <w:top w:val="single" w:sz="4" w:space="0" w:color="auto"/>
              <w:left w:val="single" w:sz="4" w:space="0" w:color="auto"/>
              <w:bottom w:val="single" w:sz="4" w:space="0" w:color="auto"/>
              <w:right w:val="single" w:sz="4" w:space="0" w:color="auto"/>
            </w:tcBorders>
            <w:vAlign w:val="center"/>
          </w:tcPr>
          <w:p w14:paraId="2E63788B" w14:textId="77777777" w:rsidR="00C50BCE" w:rsidRPr="0073594C" w:rsidRDefault="00C50BCE" w:rsidP="005A4037">
            <w:pPr>
              <w:keepNext/>
              <w:keepLines/>
              <w:spacing w:after="0"/>
              <w:jc w:val="right"/>
              <w:rPr>
                <w:rFonts w:ascii="Arial" w:hAnsi="Arial" w:cs="Arial"/>
                <w:color w:val="000000"/>
                <w:sz w:val="18"/>
                <w:lang w:eastAsia="zh-CN"/>
              </w:rPr>
            </w:pPr>
            <w:r>
              <w:rPr>
                <w:rFonts w:ascii="Arial" w:hAnsi="Arial" w:cs="Arial"/>
                <w:color w:val="000000"/>
                <w:sz w:val="18"/>
                <w:szCs w:val="18"/>
              </w:rPr>
              <w:t>–</w:t>
            </w:r>
          </w:p>
        </w:tc>
        <w:tc>
          <w:tcPr>
            <w:tcW w:w="775" w:type="pct"/>
            <w:tcBorders>
              <w:top w:val="single" w:sz="4" w:space="0" w:color="auto"/>
              <w:left w:val="single" w:sz="4" w:space="0" w:color="auto"/>
              <w:bottom w:val="single" w:sz="4" w:space="0" w:color="auto"/>
              <w:right w:val="single" w:sz="4" w:space="0" w:color="auto"/>
            </w:tcBorders>
            <w:vAlign w:val="center"/>
          </w:tcPr>
          <w:p w14:paraId="3914351B" w14:textId="77777777" w:rsidR="00C50BCE" w:rsidRPr="0073594C" w:rsidRDefault="00C50BCE" w:rsidP="005A4037">
            <w:pPr>
              <w:keepNext/>
              <w:keepLines/>
              <w:spacing w:after="0"/>
              <w:rPr>
                <w:rFonts w:ascii="Arial" w:hAnsi="Arial" w:cs="Arial"/>
                <w:color w:val="000000"/>
                <w:sz w:val="18"/>
                <w:lang w:eastAsia="zh-CN"/>
              </w:rPr>
            </w:pPr>
            <w:r>
              <w:rPr>
                <w:rFonts w:ascii="Arial" w:hAnsi="Arial" w:cs="Arial"/>
                <w:color w:val="000000"/>
                <w:sz w:val="18"/>
                <w:szCs w:val="18"/>
              </w:rPr>
              <w:t>1880 MHz</w:t>
            </w:r>
          </w:p>
        </w:tc>
        <w:tc>
          <w:tcPr>
            <w:tcW w:w="470" w:type="pct"/>
            <w:tcBorders>
              <w:top w:val="single" w:sz="4" w:space="0" w:color="auto"/>
              <w:left w:val="single" w:sz="4" w:space="0" w:color="auto"/>
              <w:bottom w:val="single" w:sz="4" w:space="0" w:color="auto"/>
              <w:right w:val="single" w:sz="4" w:space="0" w:color="auto"/>
            </w:tcBorders>
            <w:vAlign w:val="center"/>
          </w:tcPr>
          <w:p w14:paraId="574617A9" w14:textId="77777777" w:rsidR="00C50BCE" w:rsidRPr="0073594C" w:rsidRDefault="00C50BCE" w:rsidP="005A4037">
            <w:pPr>
              <w:keepNext/>
              <w:keepLines/>
              <w:spacing w:after="0"/>
              <w:jc w:val="center"/>
              <w:rPr>
                <w:rFonts w:ascii="Arial" w:hAnsi="Arial"/>
                <w:color w:val="000000"/>
                <w:sz w:val="18"/>
                <w:lang w:eastAsia="zh-CN"/>
              </w:rPr>
            </w:pPr>
            <w:r>
              <w:rPr>
                <w:rFonts w:ascii="Arial" w:hAnsi="Arial" w:cs="Arial"/>
                <w:color w:val="000000"/>
                <w:sz w:val="18"/>
                <w:szCs w:val="18"/>
              </w:rPr>
              <w:t>FDD</w:t>
            </w:r>
          </w:p>
        </w:tc>
      </w:tr>
      <w:tr w:rsidR="00C50BCE" w:rsidRPr="0073594C" w14:paraId="53AB54C6" w14:textId="77777777" w:rsidTr="005A4037">
        <w:trPr>
          <w:trHeight w:val="225"/>
          <w:jc w:val="center"/>
        </w:trPr>
        <w:tc>
          <w:tcPr>
            <w:tcW w:w="812" w:type="pct"/>
            <w:vMerge/>
            <w:tcBorders>
              <w:top w:val="single" w:sz="4" w:space="0" w:color="auto"/>
              <w:left w:val="single" w:sz="4" w:space="0" w:color="auto"/>
              <w:bottom w:val="single" w:sz="4" w:space="0" w:color="auto"/>
              <w:right w:val="single" w:sz="4" w:space="0" w:color="auto"/>
            </w:tcBorders>
            <w:vAlign w:val="center"/>
            <w:hideMark/>
          </w:tcPr>
          <w:p w14:paraId="1348B915" w14:textId="77777777" w:rsidR="00C50BCE" w:rsidRPr="0073594C" w:rsidRDefault="00C50BCE" w:rsidP="005A4037">
            <w:pPr>
              <w:spacing w:after="0"/>
              <w:rPr>
                <w:rFonts w:ascii="Arial" w:hAnsi="Arial"/>
                <w:color w:val="000000"/>
                <w:sz w:val="18"/>
                <w:lang w:eastAsia="zh-CN"/>
              </w:rPr>
            </w:pPr>
          </w:p>
        </w:tc>
        <w:tc>
          <w:tcPr>
            <w:tcW w:w="590" w:type="pct"/>
            <w:tcBorders>
              <w:top w:val="single" w:sz="4" w:space="0" w:color="auto"/>
              <w:left w:val="single" w:sz="4" w:space="0" w:color="auto"/>
              <w:bottom w:val="single" w:sz="4" w:space="0" w:color="auto"/>
              <w:right w:val="single" w:sz="4" w:space="0" w:color="auto"/>
            </w:tcBorders>
            <w:vAlign w:val="center"/>
          </w:tcPr>
          <w:p w14:paraId="67F10449" w14:textId="77777777" w:rsidR="00C50BCE" w:rsidRPr="0073594C" w:rsidRDefault="00C50BCE" w:rsidP="005A4037">
            <w:pPr>
              <w:keepNext/>
              <w:keepLines/>
              <w:spacing w:after="0"/>
              <w:jc w:val="center"/>
              <w:rPr>
                <w:rFonts w:ascii="Arial" w:hAnsi="Arial"/>
                <w:color w:val="000000"/>
                <w:sz w:val="18"/>
                <w:lang w:eastAsia="zh-CN"/>
              </w:rPr>
            </w:pPr>
            <w:r>
              <w:rPr>
                <w:rFonts w:ascii="Arial" w:hAnsi="Arial" w:cs="Arial"/>
                <w:color w:val="000000"/>
                <w:sz w:val="18"/>
                <w:szCs w:val="18"/>
              </w:rPr>
              <w:t>n105</w:t>
            </w:r>
          </w:p>
        </w:tc>
        <w:tc>
          <w:tcPr>
            <w:tcW w:w="670" w:type="pct"/>
            <w:tcBorders>
              <w:top w:val="single" w:sz="4" w:space="0" w:color="auto"/>
              <w:left w:val="single" w:sz="4" w:space="0" w:color="auto"/>
              <w:bottom w:val="single" w:sz="4" w:space="0" w:color="auto"/>
              <w:right w:val="single" w:sz="4" w:space="0" w:color="auto"/>
            </w:tcBorders>
            <w:vAlign w:val="center"/>
          </w:tcPr>
          <w:p w14:paraId="243E646D" w14:textId="77777777" w:rsidR="00C50BCE" w:rsidRPr="0073594C" w:rsidRDefault="00C50BCE" w:rsidP="005A4037">
            <w:pPr>
              <w:keepNext/>
              <w:keepLines/>
              <w:spacing w:after="0"/>
              <w:jc w:val="right"/>
              <w:rPr>
                <w:rFonts w:ascii="Arial" w:hAnsi="Arial" w:cs="Arial"/>
                <w:color w:val="000000"/>
                <w:sz w:val="18"/>
                <w:lang w:eastAsia="zh-CN"/>
              </w:rPr>
            </w:pPr>
            <w:r>
              <w:rPr>
                <w:rFonts w:ascii="Arial" w:hAnsi="Arial" w:cs="Arial"/>
                <w:color w:val="000000"/>
                <w:sz w:val="18"/>
                <w:szCs w:val="18"/>
              </w:rPr>
              <w:t>663 MHz</w:t>
            </w:r>
          </w:p>
        </w:tc>
        <w:tc>
          <w:tcPr>
            <w:tcW w:w="175" w:type="pct"/>
            <w:tcBorders>
              <w:top w:val="single" w:sz="4" w:space="0" w:color="auto"/>
              <w:left w:val="single" w:sz="4" w:space="0" w:color="auto"/>
              <w:bottom w:val="single" w:sz="4" w:space="0" w:color="auto"/>
              <w:right w:val="single" w:sz="4" w:space="0" w:color="auto"/>
            </w:tcBorders>
            <w:vAlign w:val="center"/>
          </w:tcPr>
          <w:p w14:paraId="089F5F66" w14:textId="77777777" w:rsidR="00C50BCE" w:rsidRPr="0073594C" w:rsidRDefault="00C50BCE" w:rsidP="005A4037">
            <w:pPr>
              <w:keepNext/>
              <w:keepLines/>
              <w:spacing w:after="0"/>
              <w:jc w:val="center"/>
              <w:rPr>
                <w:rFonts w:ascii="Arial" w:hAnsi="Arial" w:cs="Arial"/>
                <w:color w:val="000000"/>
                <w:sz w:val="18"/>
              </w:rPr>
            </w:pPr>
            <w:r>
              <w:rPr>
                <w:rFonts w:ascii="Arial" w:hAnsi="Arial" w:cs="Arial"/>
                <w:color w:val="000000"/>
                <w:sz w:val="18"/>
                <w:szCs w:val="18"/>
              </w:rPr>
              <w:t>–</w:t>
            </w:r>
          </w:p>
        </w:tc>
        <w:tc>
          <w:tcPr>
            <w:tcW w:w="664" w:type="pct"/>
            <w:tcBorders>
              <w:top w:val="single" w:sz="4" w:space="0" w:color="auto"/>
              <w:left w:val="single" w:sz="4" w:space="0" w:color="auto"/>
              <w:bottom w:val="single" w:sz="4" w:space="0" w:color="auto"/>
              <w:right w:val="single" w:sz="4" w:space="0" w:color="auto"/>
            </w:tcBorders>
            <w:vAlign w:val="center"/>
          </w:tcPr>
          <w:p w14:paraId="651B8F90" w14:textId="77777777" w:rsidR="00C50BCE" w:rsidRPr="0073594C" w:rsidRDefault="00C50BCE" w:rsidP="005A4037">
            <w:pPr>
              <w:keepNext/>
              <w:keepLines/>
              <w:spacing w:after="0"/>
              <w:rPr>
                <w:rFonts w:ascii="Arial" w:hAnsi="Arial" w:cs="Arial"/>
                <w:color w:val="000000"/>
                <w:sz w:val="18"/>
                <w:lang w:eastAsia="zh-CN"/>
              </w:rPr>
            </w:pPr>
            <w:r>
              <w:rPr>
                <w:rFonts w:ascii="Arial" w:hAnsi="Arial" w:cs="Arial"/>
                <w:color w:val="000000"/>
                <w:sz w:val="18"/>
                <w:szCs w:val="18"/>
              </w:rPr>
              <w:t>703 MHz</w:t>
            </w:r>
          </w:p>
        </w:tc>
        <w:tc>
          <w:tcPr>
            <w:tcW w:w="669" w:type="pct"/>
            <w:tcBorders>
              <w:top w:val="single" w:sz="4" w:space="0" w:color="auto"/>
              <w:left w:val="single" w:sz="4" w:space="0" w:color="auto"/>
              <w:bottom w:val="single" w:sz="4" w:space="0" w:color="auto"/>
              <w:right w:val="single" w:sz="4" w:space="0" w:color="auto"/>
            </w:tcBorders>
            <w:vAlign w:val="center"/>
          </w:tcPr>
          <w:p w14:paraId="6D5F7A66" w14:textId="77777777" w:rsidR="00C50BCE" w:rsidRPr="0073594C" w:rsidRDefault="00C50BCE" w:rsidP="005A4037">
            <w:pPr>
              <w:keepNext/>
              <w:keepLines/>
              <w:spacing w:after="0"/>
              <w:jc w:val="right"/>
              <w:rPr>
                <w:rFonts w:ascii="Arial" w:hAnsi="Arial" w:cs="Arial"/>
                <w:color w:val="000000"/>
                <w:sz w:val="18"/>
                <w:lang w:eastAsia="zh-CN"/>
              </w:rPr>
            </w:pPr>
            <w:r>
              <w:rPr>
                <w:rFonts w:ascii="Arial" w:hAnsi="Arial" w:cs="Arial"/>
                <w:color w:val="000000"/>
                <w:sz w:val="18"/>
                <w:szCs w:val="18"/>
              </w:rPr>
              <w:t>612 MHz</w:t>
            </w:r>
          </w:p>
        </w:tc>
        <w:tc>
          <w:tcPr>
            <w:tcW w:w="175" w:type="pct"/>
            <w:tcBorders>
              <w:top w:val="single" w:sz="4" w:space="0" w:color="auto"/>
              <w:left w:val="single" w:sz="4" w:space="0" w:color="auto"/>
              <w:bottom w:val="single" w:sz="4" w:space="0" w:color="auto"/>
              <w:right w:val="single" w:sz="4" w:space="0" w:color="auto"/>
            </w:tcBorders>
            <w:vAlign w:val="center"/>
          </w:tcPr>
          <w:p w14:paraId="02E79B43" w14:textId="77777777" w:rsidR="00C50BCE" w:rsidRPr="0073594C" w:rsidRDefault="00C50BCE" w:rsidP="005A4037">
            <w:pPr>
              <w:keepNext/>
              <w:keepLines/>
              <w:spacing w:after="0"/>
              <w:jc w:val="center"/>
              <w:rPr>
                <w:rFonts w:ascii="Arial" w:hAnsi="Arial" w:cs="Arial"/>
                <w:color w:val="000000"/>
                <w:sz w:val="18"/>
              </w:rPr>
            </w:pPr>
            <w:r>
              <w:rPr>
                <w:rFonts w:ascii="Arial" w:hAnsi="Arial" w:cs="Arial"/>
                <w:color w:val="000000"/>
                <w:sz w:val="18"/>
                <w:szCs w:val="18"/>
              </w:rPr>
              <w:t>–</w:t>
            </w:r>
          </w:p>
        </w:tc>
        <w:tc>
          <w:tcPr>
            <w:tcW w:w="775" w:type="pct"/>
            <w:tcBorders>
              <w:top w:val="single" w:sz="4" w:space="0" w:color="auto"/>
              <w:left w:val="single" w:sz="4" w:space="0" w:color="auto"/>
              <w:bottom w:val="single" w:sz="4" w:space="0" w:color="auto"/>
              <w:right w:val="single" w:sz="4" w:space="0" w:color="auto"/>
            </w:tcBorders>
            <w:vAlign w:val="center"/>
          </w:tcPr>
          <w:p w14:paraId="0A3C04BA" w14:textId="77777777" w:rsidR="00C50BCE" w:rsidRPr="0073594C" w:rsidRDefault="00C50BCE" w:rsidP="005A4037">
            <w:pPr>
              <w:keepNext/>
              <w:keepLines/>
              <w:spacing w:after="0"/>
              <w:rPr>
                <w:rFonts w:ascii="Arial" w:hAnsi="Arial" w:cs="Arial"/>
                <w:color w:val="000000"/>
                <w:sz w:val="18"/>
                <w:lang w:eastAsia="zh-CN"/>
              </w:rPr>
            </w:pPr>
            <w:r>
              <w:rPr>
                <w:rFonts w:ascii="Arial" w:hAnsi="Arial" w:cs="Arial"/>
                <w:color w:val="000000"/>
                <w:sz w:val="18"/>
                <w:szCs w:val="18"/>
              </w:rPr>
              <w:t>652 MHz</w:t>
            </w:r>
          </w:p>
        </w:tc>
        <w:tc>
          <w:tcPr>
            <w:tcW w:w="470" w:type="pct"/>
            <w:tcBorders>
              <w:top w:val="single" w:sz="4" w:space="0" w:color="auto"/>
              <w:left w:val="single" w:sz="4" w:space="0" w:color="auto"/>
              <w:bottom w:val="single" w:sz="4" w:space="0" w:color="auto"/>
              <w:right w:val="single" w:sz="4" w:space="0" w:color="auto"/>
            </w:tcBorders>
            <w:vAlign w:val="center"/>
          </w:tcPr>
          <w:p w14:paraId="3B8E0D91" w14:textId="77777777" w:rsidR="00C50BCE" w:rsidRPr="0073594C" w:rsidRDefault="00C50BCE" w:rsidP="005A4037">
            <w:pPr>
              <w:keepNext/>
              <w:keepLines/>
              <w:spacing w:after="0"/>
              <w:jc w:val="center"/>
              <w:rPr>
                <w:rFonts w:ascii="Arial" w:hAnsi="Arial" w:cs="Arial"/>
                <w:color w:val="000000"/>
                <w:sz w:val="18"/>
                <w:szCs w:val="18"/>
                <w:lang w:eastAsia="zh-CN"/>
              </w:rPr>
            </w:pPr>
            <w:r>
              <w:rPr>
                <w:rFonts w:ascii="Arial" w:hAnsi="Arial" w:cs="Arial"/>
                <w:color w:val="000000"/>
                <w:sz w:val="18"/>
                <w:szCs w:val="18"/>
              </w:rPr>
              <w:t>FDD</w:t>
            </w:r>
          </w:p>
        </w:tc>
      </w:tr>
    </w:tbl>
    <w:p w14:paraId="6EE00A11" w14:textId="77777777" w:rsidR="00C50BCE" w:rsidRPr="0073594C" w:rsidRDefault="00C50BCE" w:rsidP="00C50BCE">
      <w:pPr>
        <w:rPr>
          <w:lang w:eastAsia="ko-KR"/>
        </w:rPr>
      </w:pPr>
    </w:p>
    <w:p w14:paraId="23EF1BB9" w14:textId="5E58639D" w:rsidR="00C50BCE" w:rsidRPr="006A0293" w:rsidRDefault="00C50BCE" w:rsidP="00C50BCE">
      <w:pPr>
        <w:pStyle w:val="41"/>
      </w:pPr>
      <w:bookmarkStart w:id="614" w:name="_Toc129109050"/>
      <w:bookmarkStart w:id="615" w:name="_Toc136288535"/>
      <w:r w:rsidRPr="006A0293">
        <w:t>5.</w:t>
      </w:r>
      <w:r>
        <w:t>58</w:t>
      </w:r>
      <w:r w:rsidRPr="0073594C">
        <w:rPr>
          <w:rFonts w:hint="eastAsia"/>
        </w:rPr>
        <w:t>.</w:t>
      </w:r>
      <w:r w:rsidRPr="0073594C">
        <w:t>1.2</w:t>
      </w:r>
      <w:r w:rsidRPr="0073594C">
        <w:tab/>
        <w:t xml:space="preserve">Channel bandwidths per operating band for </w:t>
      </w:r>
      <w:r w:rsidRPr="0073594C">
        <w:rPr>
          <w:rFonts w:hint="eastAsia"/>
        </w:rPr>
        <w:t>CA</w:t>
      </w:r>
      <w:bookmarkEnd w:id="614"/>
      <w:bookmarkEnd w:id="615"/>
    </w:p>
    <w:p w14:paraId="27075144" w14:textId="5AAD1C8B" w:rsidR="00C50BCE" w:rsidRPr="0073594C" w:rsidRDefault="00C50BCE" w:rsidP="00C50BCE">
      <w:pPr>
        <w:pStyle w:val="TH"/>
        <w:rPr>
          <w:rFonts w:cs="Arial"/>
          <w:lang w:val="en-US" w:eastAsia="zh-CN"/>
        </w:rPr>
      </w:pPr>
      <w:r w:rsidRPr="0073594C">
        <w:rPr>
          <w:rFonts w:cs="Arial"/>
        </w:rPr>
        <w:t xml:space="preserve">Table </w:t>
      </w:r>
      <w:r>
        <w:rPr>
          <w:rFonts w:cs="Arial" w:hint="eastAsia"/>
          <w:lang w:val="en-US" w:eastAsia="zh-CN"/>
        </w:rPr>
        <w:t>5.</w:t>
      </w:r>
      <w:r>
        <w:rPr>
          <w:rFonts w:cs="Arial"/>
          <w:lang w:val="en-US" w:eastAsia="zh-CN"/>
        </w:rPr>
        <w:t>58</w:t>
      </w:r>
      <w:r w:rsidRPr="0073594C">
        <w:rPr>
          <w:rFonts w:cs="Arial"/>
          <w:lang w:eastAsia="zh-CN"/>
        </w:rPr>
        <w:t>.1.2</w:t>
      </w:r>
      <w:r w:rsidRPr="0073594C">
        <w:rPr>
          <w:rFonts w:cs="Arial"/>
        </w:rPr>
        <w:t xml:space="preserve">-1: Supported </w:t>
      </w:r>
      <w:r w:rsidRPr="0073594C">
        <w:rPr>
          <w:rFonts w:cs="Arial"/>
          <w:lang w:eastAsia="ja-JP"/>
        </w:rPr>
        <w:t>b</w:t>
      </w:r>
      <w:r w:rsidRPr="0073594C">
        <w:rPr>
          <w:rFonts w:cs="Arial"/>
        </w:rPr>
        <w:t xml:space="preserve">andwidths per </w:t>
      </w:r>
      <w:r w:rsidRPr="0073594C">
        <w:rPr>
          <w:rFonts w:cs="Arial"/>
          <w:lang w:val="en-US" w:eastAsia="zh-CN"/>
        </w:rPr>
        <w:t>CA</w:t>
      </w:r>
      <w:r w:rsidRPr="0073594C">
        <w:rPr>
          <w:rFonts w:cs="Arial"/>
          <w:lang w:eastAsia="zh-CN"/>
        </w:rPr>
        <w:t xml:space="preserve"> band combination of </w:t>
      </w:r>
      <w:r w:rsidRPr="0073594C">
        <w:rPr>
          <w:rFonts w:cs="Arial"/>
          <w:lang w:val="en-US" w:eastAsia="zh-CN"/>
        </w:rPr>
        <w:t>band n</w:t>
      </w:r>
      <w:r>
        <w:rPr>
          <w:rFonts w:cs="Arial"/>
          <w:lang w:val="en-US" w:eastAsia="zh-CN"/>
        </w:rPr>
        <w:t>1</w:t>
      </w:r>
      <w:r w:rsidRPr="0073594C">
        <w:rPr>
          <w:rFonts w:cs="Arial"/>
          <w:lang w:val="en-US" w:eastAsia="zh-CN"/>
        </w:rPr>
        <w:t>+n</w:t>
      </w:r>
      <w:r>
        <w:rPr>
          <w:rFonts w:cs="Arial"/>
          <w:lang w:val="en-US" w:eastAsia="zh-CN"/>
        </w:rPr>
        <w:t>3</w:t>
      </w:r>
      <w:r w:rsidRPr="0073594C">
        <w:rPr>
          <w:rFonts w:cs="Arial"/>
          <w:lang w:val="en-US" w:eastAsia="zh-CN"/>
        </w:rPr>
        <w:t>+n</w:t>
      </w:r>
      <w:r>
        <w:rPr>
          <w:rFonts w:cs="Arial"/>
          <w:lang w:val="en-US" w:eastAsia="zh-CN"/>
        </w:rPr>
        <w:t>105</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50BCE" w:rsidRPr="0073594C" w14:paraId="494938D2" w14:textId="77777777" w:rsidTr="005A4037">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5EC55500" w14:textId="77777777" w:rsidR="00C50BCE" w:rsidRPr="0073594C" w:rsidRDefault="00C50BCE" w:rsidP="005A4037">
            <w:pPr>
              <w:pStyle w:val="TAH"/>
              <w:rPr>
                <w:szCs w:val="18"/>
                <w:lang w:eastAsia="zh-CN"/>
              </w:rPr>
            </w:pPr>
            <w:r w:rsidRPr="0073594C">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535ABCC9" w14:textId="77777777" w:rsidR="00C50BCE" w:rsidRPr="0073594C" w:rsidRDefault="00C50BCE" w:rsidP="005A4037">
            <w:pPr>
              <w:pStyle w:val="TAH"/>
              <w:rPr>
                <w:szCs w:val="18"/>
                <w:lang w:eastAsia="zh-CN"/>
              </w:rPr>
            </w:pPr>
            <w:r w:rsidRPr="0073594C">
              <w:t>Uplink CA configuration</w:t>
            </w:r>
            <w:r w:rsidRPr="0073594C">
              <w:rPr>
                <w:rFonts w:hint="eastAsia"/>
                <w:lang w:eastAsia="zh-CN"/>
              </w:rPr>
              <w:t xml:space="preserve"> </w:t>
            </w:r>
            <w:r w:rsidRPr="0073594C">
              <w:t>or single uplink carrier</w:t>
            </w:r>
          </w:p>
        </w:tc>
        <w:tc>
          <w:tcPr>
            <w:tcW w:w="730" w:type="dxa"/>
            <w:tcBorders>
              <w:left w:val="single" w:sz="4" w:space="0" w:color="auto"/>
              <w:right w:val="single" w:sz="4" w:space="0" w:color="auto"/>
            </w:tcBorders>
            <w:vAlign w:val="center"/>
          </w:tcPr>
          <w:p w14:paraId="5B09586A" w14:textId="77777777" w:rsidR="00C50BCE" w:rsidRPr="0073594C" w:rsidRDefault="00C50BCE" w:rsidP="005A4037">
            <w:pPr>
              <w:pStyle w:val="TAH"/>
              <w:rPr>
                <w:szCs w:val="18"/>
                <w:lang w:val="en-US" w:eastAsia="zh-CN"/>
              </w:rPr>
            </w:pPr>
            <w:r w:rsidRPr="0073594C">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091BBD8" w14:textId="77777777" w:rsidR="00C50BCE" w:rsidRPr="0073594C" w:rsidRDefault="00C50BCE" w:rsidP="005A4037">
            <w:pPr>
              <w:pStyle w:val="TAH"/>
              <w:rPr>
                <w:rFonts w:cs="Arial"/>
                <w:szCs w:val="18"/>
                <w:lang w:val="en-US" w:eastAsia="zh-CN" w:bidi="ar"/>
              </w:rPr>
            </w:pPr>
            <w:r w:rsidRPr="0073594C">
              <w:rPr>
                <w:rFonts w:hint="eastAsia"/>
                <w:lang w:eastAsia="zh-CN"/>
              </w:rPr>
              <w:t>C</w:t>
            </w:r>
            <w:r w:rsidRPr="0073594C">
              <w:rPr>
                <w:lang w:eastAsia="zh-CN"/>
              </w:rPr>
              <w:t xml:space="preserve">hannel bandwidth </w:t>
            </w:r>
            <w:r w:rsidRPr="0073594C">
              <w:rPr>
                <w:rFonts w:hint="eastAsia"/>
                <w:lang w:eastAsia="zh-CN"/>
              </w:rPr>
              <w:t>(</w:t>
            </w:r>
            <w:r w:rsidRPr="0073594C">
              <w:rPr>
                <w:lang w:eastAsia="zh-CN"/>
              </w:rPr>
              <w:t>MHz)</w:t>
            </w:r>
          </w:p>
        </w:tc>
        <w:tc>
          <w:tcPr>
            <w:tcW w:w="1360" w:type="dxa"/>
            <w:tcBorders>
              <w:left w:val="single" w:sz="4" w:space="0" w:color="auto"/>
              <w:bottom w:val="nil"/>
              <w:right w:val="single" w:sz="4" w:space="0" w:color="auto"/>
            </w:tcBorders>
            <w:shd w:val="clear" w:color="auto" w:fill="auto"/>
            <w:vAlign w:val="center"/>
          </w:tcPr>
          <w:p w14:paraId="41DFFF12" w14:textId="77777777" w:rsidR="00C50BCE" w:rsidRPr="0073594C" w:rsidRDefault="00C50BCE" w:rsidP="005A4037">
            <w:pPr>
              <w:pStyle w:val="TAH"/>
              <w:rPr>
                <w:szCs w:val="18"/>
                <w:lang w:val="en-US" w:eastAsia="zh-CN"/>
              </w:rPr>
            </w:pPr>
            <w:r w:rsidRPr="0073594C">
              <w:t>Bandwidth combination set</w:t>
            </w:r>
          </w:p>
        </w:tc>
      </w:tr>
      <w:tr w:rsidR="00C50BCE" w:rsidRPr="0073594C" w14:paraId="245FBC28" w14:textId="77777777" w:rsidTr="005A403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159D9E" w14:textId="77777777" w:rsidR="00C50BCE" w:rsidRPr="0073594C" w:rsidRDefault="00C50BCE" w:rsidP="005A4037">
            <w:pPr>
              <w:keepNext/>
              <w:keepLines/>
              <w:spacing w:after="0"/>
              <w:jc w:val="center"/>
              <w:rPr>
                <w:rFonts w:ascii="Arial" w:eastAsia="宋体" w:hAnsi="Arial" w:cs="Arial"/>
                <w:sz w:val="18"/>
                <w:szCs w:val="18"/>
                <w:lang w:val="en-US" w:eastAsia="zh-CN"/>
              </w:rPr>
            </w:pPr>
            <w:r w:rsidRPr="0073594C">
              <w:rPr>
                <w:rFonts w:ascii="Arial" w:eastAsia="宋体" w:hAnsi="Arial"/>
                <w:color w:val="000000"/>
                <w:sz w:val="18"/>
                <w:lang w:eastAsia="zh-CN"/>
              </w:rPr>
              <w:t>CA_n</w:t>
            </w:r>
            <w:r>
              <w:rPr>
                <w:rFonts w:ascii="Arial" w:eastAsia="宋体" w:hAnsi="Arial"/>
                <w:color w:val="000000"/>
                <w:sz w:val="18"/>
                <w:lang w:eastAsia="zh-CN"/>
              </w:rPr>
              <w:t>1A</w:t>
            </w:r>
            <w:r w:rsidRPr="0073594C">
              <w:rPr>
                <w:rFonts w:ascii="Arial" w:eastAsia="宋体" w:hAnsi="Arial"/>
                <w:color w:val="000000"/>
                <w:sz w:val="18"/>
                <w:lang w:eastAsia="zh-CN"/>
              </w:rPr>
              <w:t>-n</w:t>
            </w:r>
            <w:r>
              <w:rPr>
                <w:rFonts w:ascii="Arial" w:eastAsia="宋体" w:hAnsi="Arial"/>
                <w:color w:val="000000"/>
                <w:sz w:val="18"/>
                <w:lang w:eastAsia="zh-CN"/>
              </w:rPr>
              <w:t>3A</w:t>
            </w:r>
            <w:r w:rsidRPr="0073594C">
              <w:rPr>
                <w:rFonts w:ascii="Arial" w:eastAsia="宋体" w:hAnsi="Arial"/>
                <w:color w:val="000000"/>
                <w:sz w:val="18"/>
                <w:lang w:eastAsia="zh-CN"/>
              </w:rPr>
              <w:t>-n</w:t>
            </w:r>
            <w:r>
              <w:rPr>
                <w:rFonts w:ascii="Arial" w:eastAsia="宋体" w:hAnsi="Arial"/>
                <w:color w:val="000000"/>
                <w:sz w:val="18"/>
                <w:lang w:eastAsia="zh-CN"/>
              </w:rPr>
              <w:t>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4C7B41" w14:textId="77777777" w:rsidR="00C50BCE" w:rsidRPr="0073594C" w:rsidRDefault="00C50BCE" w:rsidP="005A4037">
            <w:pPr>
              <w:pStyle w:val="TAC"/>
              <w:rPr>
                <w:rFonts w:cs="Arial"/>
                <w:szCs w:val="18"/>
                <w:lang w:val="en-US" w:eastAsia="zh-CN"/>
              </w:rPr>
            </w:pPr>
            <w:r w:rsidRPr="0073594C">
              <w:rPr>
                <w:rFonts w:cs="Arial"/>
                <w:szCs w:val="18"/>
                <w:lang w:val="en-US" w:eastAsia="zh-CN"/>
              </w:rPr>
              <w:t>CA_n</w:t>
            </w:r>
            <w:r>
              <w:rPr>
                <w:rFonts w:cs="Arial"/>
                <w:szCs w:val="18"/>
                <w:lang w:val="en-US" w:eastAsia="zh-CN"/>
              </w:rPr>
              <w:t>1</w:t>
            </w:r>
            <w:r w:rsidRPr="0073594C">
              <w:rPr>
                <w:rFonts w:cs="Arial"/>
                <w:szCs w:val="18"/>
                <w:lang w:val="en-US" w:eastAsia="zh-CN"/>
              </w:rPr>
              <w:t>A-n</w:t>
            </w:r>
            <w:r>
              <w:rPr>
                <w:rFonts w:cs="Arial"/>
                <w:szCs w:val="18"/>
                <w:lang w:val="en-US" w:eastAsia="zh-CN"/>
              </w:rPr>
              <w:t>3</w:t>
            </w:r>
            <w:r w:rsidRPr="0073594C">
              <w:rPr>
                <w:rFonts w:cs="Arial"/>
                <w:szCs w:val="18"/>
                <w:lang w:val="en-US" w:eastAsia="zh-CN"/>
              </w:rPr>
              <w:t>A</w:t>
            </w:r>
          </w:p>
          <w:p w14:paraId="2A216A0B" w14:textId="77777777" w:rsidR="00C50BCE" w:rsidRPr="0073594C" w:rsidRDefault="00C50BCE" w:rsidP="005A4037">
            <w:pPr>
              <w:pStyle w:val="TAC"/>
              <w:rPr>
                <w:rFonts w:cs="Arial"/>
                <w:szCs w:val="18"/>
                <w:lang w:val="en-US" w:eastAsia="zh-CN"/>
              </w:rPr>
            </w:pPr>
            <w:r w:rsidRPr="0073594C">
              <w:rPr>
                <w:rFonts w:cs="Arial"/>
                <w:szCs w:val="18"/>
                <w:lang w:val="en-US" w:eastAsia="zh-CN"/>
              </w:rPr>
              <w:t>CA_n</w:t>
            </w:r>
            <w:r>
              <w:rPr>
                <w:rFonts w:cs="Arial"/>
                <w:szCs w:val="18"/>
                <w:lang w:val="en-US" w:eastAsia="zh-CN"/>
              </w:rPr>
              <w:t>1</w:t>
            </w:r>
            <w:r w:rsidRPr="0073594C">
              <w:rPr>
                <w:rFonts w:cs="Arial"/>
                <w:szCs w:val="18"/>
                <w:lang w:val="en-US" w:eastAsia="zh-CN"/>
              </w:rPr>
              <w:t>A-n</w:t>
            </w:r>
            <w:r>
              <w:rPr>
                <w:rFonts w:cs="Arial"/>
                <w:szCs w:val="18"/>
                <w:lang w:val="en-US" w:eastAsia="zh-CN"/>
              </w:rPr>
              <w:t>105</w:t>
            </w:r>
            <w:r w:rsidRPr="0073594C">
              <w:rPr>
                <w:rFonts w:cs="Arial"/>
                <w:szCs w:val="18"/>
                <w:lang w:val="en-US" w:eastAsia="zh-CN"/>
              </w:rPr>
              <w:t>A</w:t>
            </w:r>
          </w:p>
        </w:tc>
        <w:tc>
          <w:tcPr>
            <w:tcW w:w="730" w:type="dxa"/>
            <w:tcBorders>
              <w:left w:val="single" w:sz="4" w:space="0" w:color="auto"/>
              <w:right w:val="single" w:sz="4" w:space="0" w:color="auto"/>
            </w:tcBorders>
            <w:vAlign w:val="center"/>
          </w:tcPr>
          <w:p w14:paraId="5EEE0488" w14:textId="77777777" w:rsidR="00C50BCE" w:rsidRPr="0073594C" w:rsidRDefault="00C50BCE" w:rsidP="005A4037">
            <w:pPr>
              <w:pStyle w:val="TAC"/>
              <w:rPr>
                <w:rFonts w:cs="Arial"/>
                <w:szCs w:val="18"/>
                <w:lang w:val="en-US" w:eastAsia="zh-CN"/>
              </w:rPr>
            </w:pPr>
            <w:r>
              <w:rPr>
                <w:rFonts w:cs="Arial"/>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C30BBC2" w14:textId="77777777" w:rsidR="00C50BCE" w:rsidRPr="0073594C" w:rsidRDefault="00C50BCE" w:rsidP="005A4037">
            <w:pPr>
              <w:keepNext/>
              <w:keepLines/>
              <w:spacing w:after="0"/>
              <w:jc w:val="center"/>
              <w:textAlignment w:val="bottom"/>
              <w:rPr>
                <w:rFonts w:ascii="Arial" w:hAnsi="Arial" w:cs="Arial"/>
                <w:szCs w:val="18"/>
                <w:lang w:val="en-US" w:eastAsia="zh-CN"/>
              </w:rPr>
            </w:pPr>
            <w:r w:rsidRPr="002C3A0A">
              <w:rPr>
                <w:rFonts w:ascii="Arial" w:hAnsi="Arial" w:cs="Arial"/>
                <w:sz w:val="18"/>
                <w:szCs w:val="18"/>
              </w:rPr>
              <w:t>5, 10, 15, 20, 25, 30, 40, 50</w:t>
            </w:r>
          </w:p>
        </w:tc>
        <w:tc>
          <w:tcPr>
            <w:tcW w:w="1360" w:type="dxa"/>
            <w:tcBorders>
              <w:left w:val="single" w:sz="4" w:space="0" w:color="auto"/>
              <w:bottom w:val="nil"/>
              <w:right w:val="single" w:sz="4" w:space="0" w:color="auto"/>
            </w:tcBorders>
            <w:shd w:val="clear" w:color="auto" w:fill="auto"/>
            <w:vAlign w:val="center"/>
          </w:tcPr>
          <w:p w14:paraId="249FDFF7" w14:textId="77777777" w:rsidR="00C50BCE" w:rsidRPr="0073594C" w:rsidRDefault="00C50BCE" w:rsidP="005A4037">
            <w:pPr>
              <w:pStyle w:val="TAC"/>
              <w:rPr>
                <w:szCs w:val="18"/>
                <w:lang w:val="en-US" w:eastAsia="zh-CN"/>
              </w:rPr>
            </w:pPr>
            <w:r w:rsidRPr="0073594C">
              <w:rPr>
                <w:rFonts w:hint="eastAsia"/>
                <w:szCs w:val="18"/>
                <w:lang w:val="en-US" w:eastAsia="zh-CN"/>
              </w:rPr>
              <w:t>0</w:t>
            </w:r>
          </w:p>
        </w:tc>
      </w:tr>
      <w:tr w:rsidR="00C50BCE" w:rsidRPr="0073594C" w14:paraId="7A1BCB6F" w14:textId="77777777" w:rsidTr="005A4037">
        <w:trPr>
          <w:trHeight w:val="187"/>
        </w:trPr>
        <w:tc>
          <w:tcPr>
            <w:tcW w:w="1983" w:type="dxa"/>
            <w:tcBorders>
              <w:top w:val="nil"/>
              <w:left w:val="single" w:sz="4" w:space="0" w:color="auto"/>
              <w:bottom w:val="nil"/>
              <w:right w:val="single" w:sz="4" w:space="0" w:color="auto"/>
            </w:tcBorders>
            <w:shd w:val="clear" w:color="auto" w:fill="auto"/>
            <w:vAlign w:val="center"/>
          </w:tcPr>
          <w:p w14:paraId="07C21191" w14:textId="77777777" w:rsidR="00C50BCE" w:rsidRPr="0073594C" w:rsidRDefault="00C50BCE" w:rsidP="005A4037">
            <w:pPr>
              <w:pStyle w:val="TAC"/>
              <w:jc w:val="left"/>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B28A2A5" w14:textId="77777777" w:rsidR="00C50BCE" w:rsidRPr="0073594C" w:rsidRDefault="00C50BCE" w:rsidP="005A4037">
            <w:pPr>
              <w:pStyle w:val="TAC"/>
              <w:rPr>
                <w:rFonts w:cs="Arial"/>
                <w:szCs w:val="18"/>
                <w:lang w:val="en-US" w:eastAsia="zh-CN"/>
              </w:rPr>
            </w:pPr>
            <w:r w:rsidRPr="0073594C">
              <w:rPr>
                <w:rFonts w:cs="Arial"/>
                <w:szCs w:val="18"/>
                <w:lang w:val="en-US" w:eastAsia="zh-CN"/>
              </w:rPr>
              <w:t>CA_n</w:t>
            </w:r>
            <w:r>
              <w:rPr>
                <w:rFonts w:cs="Arial"/>
                <w:szCs w:val="18"/>
                <w:lang w:val="en-US" w:eastAsia="zh-CN"/>
              </w:rPr>
              <w:t>3</w:t>
            </w:r>
            <w:r w:rsidRPr="0073594C">
              <w:rPr>
                <w:rFonts w:cs="Arial"/>
                <w:szCs w:val="18"/>
                <w:lang w:val="en-US" w:eastAsia="zh-CN"/>
              </w:rPr>
              <w:t>A-n</w:t>
            </w:r>
            <w:r>
              <w:rPr>
                <w:rFonts w:cs="Arial"/>
                <w:szCs w:val="18"/>
                <w:lang w:val="en-US" w:eastAsia="zh-CN"/>
              </w:rPr>
              <w:t>105</w:t>
            </w:r>
            <w:r w:rsidRPr="0073594C">
              <w:rPr>
                <w:rFonts w:cs="Arial"/>
                <w:szCs w:val="18"/>
                <w:lang w:val="en-US" w:eastAsia="zh-CN"/>
              </w:rPr>
              <w:t>A</w:t>
            </w:r>
          </w:p>
        </w:tc>
        <w:tc>
          <w:tcPr>
            <w:tcW w:w="730" w:type="dxa"/>
            <w:tcBorders>
              <w:left w:val="single" w:sz="4" w:space="0" w:color="auto"/>
              <w:right w:val="single" w:sz="4" w:space="0" w:color="auto"/>
            </w:tcBorders>
            <w:vAlign w:val="center"/>
          </w:tcPr>
          <w:p w14:paraId="20F46BE9" w14:textId="77777777" w:rsidR="00C50BCE" w:rsidRPr="0073594C" w:rsidRDefault="00C50BCE" w:rsidP="005A4037">
            <w:pPr>
              <w:pStyle w:val="TAC"/>
              <w:rPr>
                <w:rFonts w:cs="Arial"/>
                <w:szCs w:val="18"/>
                <w:lang w:val="en-US" w:eastAsia="zh-CN"/>
              </w:rPr>
            </w:pPr>
            <w:r>
              <w:rPr>
                <w:rFonts w:eastAsia="宋体" w:cs="Arial"/>
                <w:color w:val="000000"/>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BDC868F" w14:textId="77777777" w:rsidR="00C50BCE" w:rsidRPr="0073594C" w:rsidRDefault="00C50BCE" w:rsidP="005A4037">
            <w:pPr>
              <w:keepNext/>
              <w:keepLines/>
              <w:spacing w:after="0"/>
              <w:jc w:val="center"/>
              <w:textAlignment w:val="bottom"/>
              <w:rPr>
                <w:rFonts w:ascii="Arial" w:hAnsi="Arial" w:cs="Arial"/>
                <w:szCs w:val="18"/>
                <w:lang w:val="en-US" w:eastAsia="zh-CN"/>
              </w:rPr>
            </w:pPr>
            <w:r w:rsidRPr="002C3A0A">
              <w:rPr>
                <w:rFonts w:ascii="Arial" w:hAnsi="Arial" w:cs="Arial"/>
                <w:sz w:val="18"/>
                <w:szCs w:val="18"/>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36230FA4" w14:textId="77777777" w:rsidR="00C50BCE" w:rsidRPr="0073594C" w:rsidRDefault="00C50BCE" w:rsidP="005A4037">
            <w:pPr>
              <w:pStyle w:val="TAC"/>
              <w:rPr>
                <w:szCs w:val="18"/>
                <w:lang w:val="en-US" w:eastAsia="zh-CN"/>
              </w:rPr>
            </w:pPr>
          </w:p>
        </w:tc>
      </w:tr>
      <w:tr w:rsidR="00C50BCE" w:rsidRPr="0073594C" w14:paraId="09096630" w14:textId="77777777" w:rsidTr="005A40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585EC2" w14:textId="77777777" w:rsidR="00C50BCE" w:rsidRPr="0073594C" w:rsidRDefault="00C50BCE" w:rsidP="005A4037">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37EEA7" w14:textId="77777777" w:rsidR="00C50BCE" w:rsidRPr="0073594C" w:rsidRDefault="00C50BCE" w:rsidP="005A4037">
            <w:pPr>
              <w:pStyle w:val="TAC"/>
              <w:jc w:val="left"/>
              <w:rPr>
                <w:rFonts w:cs="Arial"/>
                <w:szCs w:val="18"/>
                <w:lang w:val="en-US" w:eastAsia="zh-CN"/>
              </w:rPr>
            </w:pPr>
          </w:p>
        </w:tc>
        <w:tc>
          <w:tcPr>
            <w:tcW w:w="730" w:type="dxa"/>
            <w:tcBorders>
              <w:left w:val="single" w:sz="4" w:space="0" w:color="auto"/>
              <w:right w:val="single" w:sz="4" w:space="0" w:color="auto"/>
            </w:tcBorders>
            <w:vAlign w:val="center"/>
          </w:tcPr>
          <w:p w14:paraId="60CB3CA8" w14:textId="77777777" w:rsidR="00C50BCE" w:rsidRPr="0073594C" w:rsidRDefault="00C50BCE" w:rsidP="005A4037">
            <w:pPr>
              <w:pStyle w:val="TAC"/>
              <w:rPr>
                <w:rFonts w:cs="Arial"/>
                <w:szCs w:val="18"/>
                <w:lang w:val="en-US" w:eastAsia="zh-CN"/>
              </w:rPr>
            </w:pPr>
            <w:r>
              <w:rPr>
                <w:rFonts w:cs="Arial"/>
                <w:szCs w:val="18"/>
                <w:lang w:val="en-US" w:eastAsia="zh-CN"/>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6FE2D783" w14:textId="77777777" w:rsidR="00C50BCE" w:rsidRPr="0073594C" w:rsidRDefault="00C50BCE" w:rsidP="005A4037">
            <w:pPr>
              <w:keepNext/>
              <w:keepLines/>
              <w:spacing w:after="0"/>
              <w:jc w:val="center"/>
              <w:textAlignment w:val="bottom"/>
              <w:rPr>
                <w:rFonts w:ascii="Arial" w:eastAsia="宋体" w:hAnsi="Arial" w:cs="Arial"/>
                <w:sz w:val="18"/>
                <w:szCs w:val="18"/>
                <w:lang w:val="en-US" w:eastAsia="zh-CN" w:bidi="ar"/>
              </w:rPr>
            </w:pPr>
            <w:r w:rsidRPr="002C3A0A">
              <w:rPr>
                <w:rFonts w:ascii="Arial" w:hAnsi="Arial" w:cs="Arial"/>
                <w:sz w:val="18"/>
                <w:szCs w:val="18"/>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72BEAA" w14:textId="77777777" w:rsidR="00C50BCE" w:rsidRPr="0073594C" w:rsidRDefault="00C50BCE" w:rsidP="005A4037">
            <w:pPr>
              <w:pStyle w:val="TAC"/>
              <w:rPr>
                <w:szCs w:val="18"/>
                <w:lang w:val="en-US" w:eastAsia="zh-CN"/>
              </w:rPr>
            </w:pPr>
          </w:p>
        </w:tc>
      </w:tr>
    </w:tbl>
    <w:p w14:paraId="48A1FE9A" w14:textId="77777777" w:rsidR="00C50BCE" w:rsidRPr="0073594C" w:rsidRDefault="00C50BCE" w:rsidP="00C50BCE">
      <w:pPr>
        <w:pStyle w:val="EditorsNote"/>
        <w:ind w:left="284" w:firstLine="0"/>
      </w:pPr>
      <w:r w:rsidRPr="0073594C">
        <w:rPr>
          <w:lang w:val="en-US" w:eastAsia="zh-CN"/>
        </w:rPr>
        <w:t xml:space="preserve"> </w:t>
      </w:r>
    </w:p>
    <w:p w14:paraId="09B13882" w14:textId="741FF740" w:rsidR="00C50BCE" w:rsidRPr="006A0293" w:rsidRDefault="00C50BCE" w:rsidP="00C50BCE">
      <w:pPr>
        <w:pStyle w:val="41"/>
      </w:pPr>
      <w:bookmarkStart w:id="616" w:name="_Toc129109051"/>
      <w:bookmarkStart w:id="617" w:name="_Toc136288536"/>
      <w:r>
        <w:t>5.58</w:t>
      </w:r>
      <w:r w:rsidRPr="0073594C">
        <w:t>.1.3</w:t>
      </w:r>
      <w:r w:rsidRPr="0073594C">
        <w:tab/>
      </w:r>
      <w:r w:rsidRPr="006A0293">
        <w:t>∆T</w:t>
      </w:r>
      <w:r w:rsidRPr="006A0293">
        <w:rPr>
          <w:vertAlign w:val="subscript"/>
        </w:rPr>
        <w:t>IB,c</w:t>
      </w:r>
      <w:r w:rsidRPr="006A0293">
        <w:t xml:space="preserve"> and ∆R</w:t>
      </w:r>
      <w:r w:rsidRPr="006A0293">
        <w:rPr>
          <w:vertAlign w:val="subscript"/>
        </w:rPr>
        <w:t>IB,c</w:t>
      </w:r>
      <w:r w:rsidRPr="006A0293">
        <w:t xml:space="preserve"> values</w:t>
      </w:r>
      <w:bookmarkEnd w:id="616"/>
      <w:bookmarkEnd w:id="617"/>
    </w:p>
    <w:p w14:paraId="6ED18F8B" w14:textId="77777777" w:rsidR="00C50BCE" w:rsidRPr="0073594C" w:rsidRDefault="00C50BCE" w:rsidP="00C50BCE">
      <w:r w:rsidRPr="0073594C">
        <w:t xml:space="preserve">For </w:t>
      </w:r>
      <w:r w:rsidRPr="0073594C">
        <w:rPr>
          <w:lang w:val="en-US" w:eastAsia="zh-CN"/>
        </w:rPr>
        <w:t>CA_n</w:t>
      </w:r>
      <w:r>
        <w:rPr>
          <w:lang w:val="en-US" w:eastAsia="zh-CN"/>
        </w:rPr>
        <w:t>1</w:t>
      </w:r>
      <w:r w:rsidRPr="0073594C">
        <w:rPr>
          <w:lang w:val="en-US" w:eastAsia="zh-CN"/>
        </w:rPr>
        <w:t>-n</w:t>
      </w:r>
      <w:r>
        <w:rPr>
          <w:lang w:val="en-US" w:eastAsia="zh-CN"/>
        </w:rPr>
        <w:t>3</w:t>
      </w:r>
      <w:r w:rsidRPr="0073594C">
        <w:rPr>
          <w:lang w:val="en-US" w:eastAsia="zh-CN"/>
        </w:rPr>
        <w:t>-n</w:t>
      </w:r>
      <w:r>
        <w:rPr>
          <w:lang w:val="en-US" w:eastAsia="zh-CN"/>
        </w:rPr>
        <w:t>105</w:t>
      </w:r>
      <w:r w:rsidRPr="0073594C">
        <w:t>, the</w:t>
      </w:r>
      <w:r w:rsidRPr="0073594C">
        <w:rPr>
          <w:lang w:eastAsia="zh-CN"/>
        </w:rPr>
        <w:t xml:space="preserve"> </w:t>
      </w:r>
      <w:r w:rsidRPr="0073594C">
        <w:sym w:font="Symbol" w:char="F044"/>
      </w:r>
      <w:r w:rsidRPr="0073594C">
        <w:t>T</w:t>
      </w:r>
      <w:r w:rsidRPr="0073594C">
        <w:rPr>
          <w:vertAlign w:val="subscript"/>
        </w:rPr>
        <w:t>IB,c</w:t>
      </w:r>
      <w:r w:rsidRPr="0073594C">
        <w:t xml:space="preserve"> and</w:t>
      </w:r>
      <w:r w:rsidRPr="0073594C">
        <w:rPr>
          <w:lang w:eastAsia="zh-CN"/>
        </w:rPr>
        <w:t xml:space="preserve"> </w:t>
      </w:r>
      <w:r w:rsidRPr="0073594C">
        <w:sym w:font="Symbol" w:char="F044"/>
      </w:r>
      <w:r w:rsidRPr="0073594C">
        <w:t>R</w:t>
      </w:r>
      <w:r w:rsidRPr="0073594C">
        <w:rPr>
          <w:vertAlign w:val="subscript"/>
        </w:rPr>
        <w:t>IB</w:t>
      </w:r>
      <w:r w:rsidRPr="0073594C">
        <w:rPr>
          <w:vertAlign w:val="subscript"/>
          <w:lang w:eastAsia="zh-CN"/>
        </w:rPr>
        <w:t>,c</w:t>
      </w:r>
      <w:r w:rsidRPr="0073594C">
        <w:t xml:space="preserve"> values are reused from CA_n</w:t>
      </w:r>
      <w:r>
        <w:t>1</w:t>
      </w:r>
      <w:r w:rsidRPr="0073594C">
        <w:t>-n</w:t>
      </w:r>
      <w:r>
        <w:t>3</w:t>
      </w:r>
      <w:r w:rsidRPr="0073594C">
        <w:t>-n</w:t>
      </w:r>
      <w:r>
        <w:t>5</w:t>
      </w:r>
      <w:r w:rsidRPr="0073594C">
        <w:t xml:space="preserve"> and are given in the tables below.</w:t>
      </w:r>
    </w:p>
    <w:p w14:paraId="787CA9CD" w14:textId="3154F312" w:rsidR="00C50BCE" w:rsidRPr="0073594C" w:rsidRDefault="00C50BCE" w:rsidP="00C50BCE">
      <w:pPr>
        <w:pStyle w:val="TH"/>
        <w:rPr>
          <w:rFonts w:cs="Arial"/>
        </w:rPr>
      </w:pPr>
      <w:r w:rsidRPr="0073594C">
        <w:rPr>
          <w:rFonts w:cs="Arial"/>
        </w:rPr>
        <w:lastRenderedPageBreak/>
        <w:t xml:space="preserve">Table </w:t>
      </w:r>
      <w:r>
        <w:rPr>
          <w:rFonts w:cs="Arial" w:hint="eastAsia"/>
          <w:lang w:val="en-US" w:eastAsia="zh-CN"/>
        </w:rPr>
        <w:t>5.</w:t>
      </w:r>
      <w:r>
        <w:rPr>
          <w:rFonts w:cs="Arial"/>
          <w:lang w:val="en-US" w:eastAsia="zh-CN"/>
        </w:rPr>
        <w:t>58</w:t>
      </w:r>
      <w:r w:rsidRPr="0073594C">
        <w:rPr>
          <w:rFonts w:cs="Arial"/>
        </w:rPr>
        <w:t>.</w:t>
      </w:r>
      <w:r w:rsidRPr="0073594C">
        <w:rPr>
          <w:rFonts w:cs="Arial"/>
          <w:lang w:val="en-US" w:eastAsia="zh-CN"/>
        </w:rPr>
        <w:t>1.</w:t>
      </w:r>
      <w:r w:rsidRPr="0073594C">
        <w:rPr>
          <w:rFonts w:cs="Arial"/>
        </w:rPr>
        <w:t>3</w:t>
      </w:r>
      <w:r w:rsidRPr="0073594C">
        <w:rPr>
          <w:rFonts w:cs="Arial"/>
          <w:lang w:eastAsia="zh-CN"/>
        </w:rPr>
        <w:t>-</w:t>
      </w:r>
      <w:r w:rsidRPr="0073594C">
        <w:rPr>
          <w:rFonts w:cs="Arial"/>
        </w:rPr>
        <w:t>1: ΔT</w:t>
      </w:r>
      <w:r w:rsidRPr="0073594C">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C50BCE" w:rsidRPr="0073594C" w14:paraId="053BD911" w14:textId="77777777" w:rsidTr="005A4037">
        <w:trPr>
          <w:jc w:val="center"/>
        </w:trPr>
        <w:tc>
          <w:tcPr>
            <w:tcW w:w="2336" w:type="dxa"/>
            <w:vMerge w:val="restart"/>
            <w:tcBorders>
              <w:top w:val="single" w:sz="4" w:space="0" w:color="auto"/>
              <w:left w:val="single" w:sz="4" w:space="0" w:color="auto"/>
              <w:right w:val="single" w:sz="4" w:space="0" w:color="auto"/>
            </w:tcBorders>
          </w:tcPr>
          <w:p w14:paraId="618B034C" w14:textId="77777777" w:rsidR="00C50BCE" w:rsidRPr="0073594C" w:rsidRDefault="00C50BCE" w:rsidP="005A4037">
            <w:pPr>
              <w:keepNext/>
              <w:keepLines/>
              <w:spacing w:after="0"/>
              <w:jc w:val="center"/>
              <w:rPr>
                <w:rFonts w:ascii="Arial" w:eastAsia="宋体" w:hAnsi="Arial"/>
                <w:b/>
                <w:color w:val="000000" w:themeColor="text1"/>
                <w:sz w:val="18"/>
              </w:rPr>
            </w:pPr>
            <w:r w:rsidRPr="0073594C">
              <w:rPr>
                <w:rFonts w:ascii="Arial" w:eastAsia="宋体" w:hAnsi="Arial"/>
                <w:b/>
                <w:color w:val="000000" w:themeColor="text1"/>
                <w:sz w:val="18"/>
              </w:rPr>
              <w:t xml:space="preserve">Inter-band </w:t>
            </w:r>
            <w:r w:rsidRPr="0073594C">
              <w:rPr>
                <w:rFonts w:ascii="Arial" w:eastAsia="宋体" w:hAnsi="Arial"/>
                <w:b/>
                <w:color w:val="000000" w:themeColor="text1"/>
                <w:sz w:val="18"/>
                <w:lang w:eastAsia="zh-CN"/>
              </w:rPr>
              <w:t>CA</w:t>
            </w:r>
            <w:r w:rsidRPr="0073594C">
              <w:rPr>
                <w:rFonts w:ascii="Arial" w:eastAsia="宋体" w:hAnsi="Arial"/>
                <w:b/>
                <w:color w:val="000000" w:themeColor="text1"/>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D0A751E" w14:textId="77777777" w:rsidR="00C50BCE" w:rsidRPr="0073594C" w:rsidRDefault="00C50BCE" w:rsidP="005A4037">
            <w:pPr>
              <w:keepNext/>
              <w:keepLines/>
              <w:spacing w:after="0"/>
              <w:jc w:val="center"/>
              <w:rPr>
                <w:rFonts w:ascii="Arial" w:eastAsia="宋体" w:hAnsi="Arial"/>
                <w:b/>
                <w:color w:val="000000" w:themeColor="text1"/>
                <w:sz w:val="18"/>
              </w:rPr>
            </w:pPr>
            <w:r w:rsidRPr="0073594C">
              <w:rPr>
                <w:rFonts w:ascii="Arial" w:eastAsia="宋体" w:hAnsi="Arial"/>
                <w:b/>
                <w:color w:val="000000" w:themeColor="text1"/>
                <w:sz w:val="18"/>
              </w:rPr>
              <w:t>ΔT</w:t>
            </w:r>
            <w:r w:rsidRPr="0073594C">
              <w:rPr>
                <w:rFonts w:ascii="Arial" w:eastAsia="宋体" w:hAnsi="Arial"/>
                <w:b/>
                <w:color w:val="000000" w:themeColor="text1"/>
                <w:sz w:val="18"/>
                <w:vertAlign w:val="subscript"/>
              </w:rPr>
              <w:t>IB,c</w:t>
            </w:r>
            <w:r w:rsidRPr="0073594C">
              <w:rPr>
                <w:rFonts w:ascii="Arial" w:eastAsia="宋体" w:hAnsi="Arial"/>
                <w:b/>
                <w:color w:val="000000" w:themeColor="text1"/>
                <w:sz w:val="18"/>
              </w:rPr>
              <w:t xml:space="preserve"> for NR bands (dB)</w:t>
            </w:r>
            <w:r w:rsidRPr="0073594C">
              <w:rPr>
                <w:rFonts w:ascii="Arial" w:eastAsia="宋体" w:hAnsi="Arial"/>
                <w:b/>
                <w:color w:val="000000" w:themeColor="text1"/>
                <w:sz w:val="18"/>
                <w:vertAlign w:val="superscript"/>
              </w:rPr>
              <w:t>*</w:t>
            </w:r>
          </w:p>
        </w:tc>
      </w:tr>
      <w:tr w:rsidR="00C50BCE" w:rsidRPr="0073594C" w14:paraId="678C5277" w14:textId="77777777" w:rsidTr="005A4037">
        <w:trPr>
          <w:jc w:val="center"/>
        </w:trPr>
        <w:tc>
          <w:tcPr>
            <w:tcW w:w="2336" w:type="dxa"/>
            <w:vMerge/>
            <w:tcBorders>
              <w:left w:val="single" w:sz="4" w:space="0" w:color="auto"/>
              <w:bottom w:val="single" w:sz="4" w:space="0" w:color="auto"/>
              <w:right w:val="single" w:sz="4" w:space="0" w:color="auto"/>
            </w:tcBorders>
          </w:tcPr>
          <w:p w14:paraId="64031A7E" w14:textId="77777777" w:rsidR="00C50BCE" w:rsidRPr="0073594C" w:rsidRDefault="00C50BCE" w:rsidP="005A4037">
            <w:pPr>
              <w:keepNext/>
              <w:keepLines/>
              <w:spacing w:after="0"/>
              <w:jc w:val="center"/>
              <w:rPr>
                <w:rFonts w:ascii="Arial" w:eastAsia="宋体"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61C5240" w14:textId="77777777" w:rsidR="00C50BCE" w:rsidRPr="0073594C" w:rsidRDefault="00C50BCE" w:rsidP="005A4037">
            <w:pPr>
              <w:keepNext/>
              <w:keepLines/>
              <w:spacing w:after="0"/>
              <w:jc w:val="center"/>
              <w:rPr>
                <w:rFonts w:ascii="Arial" w:eastAsia="宋体" w:hAnsi="Arial"/>
                <w:b/>
                <w:color w:val="000000" w:themeColor="text1"/>
                <w:sz w:val="18"/>
              </w:rPr>
            </w:pPr>
            <w:r w:rsidRPr="0073594C">
              <w:rPr>
                <w:rFonts w:ascii="Arial" w:eastAsia="宋体" w:hAnsi="Arial"/>
                <w:b/>
                <w:color w:val="000000" w:themeColor="text1"/>
                <w:sz w:val="18"/>
              </w:rPr>
              <w:t>Component band in order of bands in configuration</w:t>
            </w:r>
            <w:r w:rsidRPr="0073594C">
              <w:rPr>
                <w:rFonts w:ascii="Arial" w:eastAsia="宋体" w:hAnsi="Arial"/>
                <w:b/>
                <w:color w:val="000000" w:themeColor="text1"/>
                <w:sz w:val="18"/>
                <w:vertAlign w:val="superscript"/>
              </w:rPr>
              <w:t>**</w:t>
            </w:r>
          </w:p>
        </w:tc>
      </w:tr>
      <w:tr w:rsidR="00C50BCE" w:rsidRPr="0073594C" w14:paraId="72D7181B" w14:textId="77777777" w:rsidTr="005A403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D448AAE" w14:textId="77777777" w:rsidR="00C50BCE" w:rsidRPr="0073594C" w:rsidRDefault="00C50BCE" w:rsidP="005A4037">
            <w:pPr>
              <w:keepNext/>
              <w:keepLines/>
              <w:spacing w:after="0"/>
              <w:jc w:val="center"/>
              <w:rPr>
                <w:rFonts w:ascii="Arial" w:eastAsia="宋体" w:hAnsi="Arial"/>
                <w:color w:val="000000" w:themeColor="text1"/>
                <w:sz w:val="18"/>
                <w:lang w:val="en-US" w:eastAsia="zh-CN"/>
              </w:rPr>
            </w:pPr>
            <w:r w:rsidRPr="0073594C">
              <w:rPr>
                <w:rFonts w:ascii="Arial" w:eastAsia="宋体" w:hAnsi="Arial"/>
                <w:color w:val="000000"/>
                <w:sz w:val="18"/>
                <w:lang w:eastAsia="zh-CN"/>
              </w:rPr>
              <w:t>CA_n</w:t>
            </w:r>
            <w:r>
              <w:rPr>
                <w:rFonts w:ascii="Arial" w:eastAsia="宋体" w:hAnsi="Arial"/>
                <w:color w:val="000000"/>
                <w:sz w:val="18"/>
                <w:lang w:eastAsia="zh-CN"/>
              </w:rPr>
              <w:t>1A</w:t>
            </w:r>
            <w:r w:rsidRPr="0073594C">
              <w:rPr>
                <w:rFonts w:ascii="Arial" w:eastAsia="宋体" w:hAnsi="Arial"/>
                <w:color w:val="000000"/>
                <w:sz w:val="18"/>
                <w:lang w:eastAsia="zh-CN"/>
              </w:rPr>
              <w:t>-n</w:t>
            </w:r>
            <w:r>
              <w:rPr>
                <w:rFonts w:ascii="Arial" w:eastAsia="宋体" w:hAnsi="Arial"/>
                <w:color w:val="000000"/>
                <w:sz w:val="18"/>
                <w:lang w:eastAsia="zh-CN"/>
              </w:rPr>
              <w:t>3A</w:t>
            </w:r>
            <w:r w:rsidRPr="0073594C">
              <w:rPr>
                <w:rFonts w:ascii="Arial" w:eastAsia="宋体" w:hAnsi="Arial"/>
                <w:color w:val="000000"/>
                <w:sz w:val="18"/>
                <w:lang w:eastAsia="zh-CN"/>
              </w:rPr>
              <w:t>-n</w:t>
            </w:r>
            <w:r>
              <w:rPr>
                <w:rFonts w:ascii="Arial" w:eastAsia="宋体" w:hAnsi="Arial"/>
                <w:color w:val="000000"/>
                <w:sz w:val="18"/>
                <w:lang w:eastAsia="zh-CN"/>
              </w:rPr>
              <w:t>105A</w:t>
            </w:r>
          </w:p>
        </w:tc>
        <w:tc>
          <w:tcPr>
            <w:tcW w:w="1968" w:type="dxa"/>
            <w:tcBorders>
              <w:top w:val="single" w:sz="4" w:space="0" w:color="auto"/>
              <w:left w:val="single" w:sz="4" w:space="0" w:color="auto"/>
              <w:bottom w:val="single" w:sz="4" w:space="0" w:color="auto"/>
              <w:right w:val="single" w:sz="4" w:space="0" w:color="auto"/>
            </w:tcBorders>
            <w:vAlign w:val="center"/>
          </w:tcPr>
          <w:p w14:paraId="1988FAD2" w14:textId="77777777" w:rsidR="00C50BCE" w:rsidRPr="0073594C" w:rsidRDefault="00C50BCE" w:rsidP="005A4037">
            <w:pPr>
              <w:keepNext/>
              <w:keepLines/>
              <w:spacing w:after="0"/>
              <w:jc w:val="center"/>
              <w:rPr>
                <w:rFonts w:ascii="Arial" w:eastAsia="宋体" w:hAnsi="Arial"/>
                <w:color w:val="000000" w:themeColor="text1"/>
                <w:sz w:val="18"/>
                <w:lang w:val="en-US" w:eastAsia="zh-CN"/>
              </w:rPr>
            </w:pPr>
            <w:r w:rsidRPr="0073594C">
              <w:rPr>
                <w:rFonts w:ascii="Arial" w:eastAsia="宋体" w:hAnsi="Arial"/>
                <w:color w:val="000000" w:themeColor="text1"/>
                <w:sz w:val="18"/>
                <w:lang w:val="en-US" w:eastAsia="zh-CN"/>
              </w:rPr>
              <w:t>0.</w:t>
            </w:r>
            <w:r>
              <w:rPr>
                <w:rFonts w:ascii="Arial" w:eastAsia="宋体" w:hAnsi="Arial"/>
                <w:color w:val="000000" w:themeColor="text1"/>
                <w:sz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370B1A50" w14:textId="77777777" w:rsidR="00C50BCE" w:rsidRPr="0073594C" w:rsidRDefault="00C50BCE" w:rsidP="005A4037">
            <w:pPr>
              <w:keepNext/>
              <w:keepLines/>
              <w:spacing w:after="0"/>
              <w:jc w:val="center"/>
              <w:rPr>
                <w:rFonts w:ascii="Arial" w:eastAsia="宋体" w:hAnsi="Arial"/>
                <w:color w:val="000000" w:themeColor="text1"/>
                <w:sz w:val="18"/>
                <w:lang w:val="en-US" w:eastAsia="zh-CN"/>
              </w:rPr>
            </w:pPr>
            <w:r w:rsidRPr="0073594C">
              <w:rPr>
                <w:rFonts w:ascii="Arial" w:eastAsia="宋体" w:hAnsi="Arial"/>
                <w:color w:val="000000" w:themeColor="text1"/>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FFD489A" w14:textId="77777777" w:rsidR="00C50BCE" w:rsidRPr="0073594C" w:rsidRDefault="00C50BCE" w:rsidP="005A4037">
            <w:pPr>
              <w:keepNext/>
              <w:keepLines/>
              <w:spacing w:after="0"/>
              <w:jc w:val="center"/>
              <w:rPr>
                <w:rFonts w:ascii="Arial" w:eastAsia="宋体" w:hAnsi="Arial"/>
                <w:color w:val="000000" w:themeColor="text1"/>
                <w:sz w:val="18"/>
                <w:lang w:val="en-US" w:eastAsia="zh-CN"/>
              </w:rPr>
            </w:pPr>
            <w:r w:rsidRPr="0073594C">
              <w:rPr>
                <w:rFonts w:ascii="Arial" w:eastAsia="宋体" w:hAnsi="Arial"/>
                <w:color w:val="000000" w:themeColor="text1"/>
                <w:sz w:val="18"/>
                <w:lang w:val="en-US" w:eastAsia="zh-CN"/>
              </w:rPr>
              <w:t>0.</w:t>
            </w:r>
            <w:r>
              <w:rPr>
                <w:rFonts w:ascii="Arial" w:eastAsia="宋体" w:hAnsi="Arial"/>
                <w:color w:val="000000" w:themeColor="text1"/>
                <w:sz w:val="18"/>
                <w:lang w:val="en-US" w:eastAsia="zh-CN"/>
              </w:rPr>
              <w:t>6</w:t>
            </w:r>
          </w:p>
        </w:tc>
      </w:tr>
      <w:tr w:rsidR="00C50BCE" w:rsidRPr="0073594C" w14:paraId="645146AE" w14:textId="77777777" w:rsidTr="005A4037">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40C4ADAF" w14:textId="77777777" w:rsidR="00C50BCE" w:rsidRPr="0073594C" w:rsidRDefault="00C50BCE" w:rsidP="005A4037">
            <w:pPr>
              <w:keepNext/>
              <w:keepLines/>
              <w:spacing w:after="0"/>
              <w:ind w:left="851" w:hanging="851"/>
              <w:rPr>
                <w:rFonts w:ascii="Arial" w:hAnsi="Arial"/>
                <w:color w:val="000000" w:themeColor="text1"/>
                <w:sz w:val="18"/>
                <w:lang w:eastAsia="ja-JP"/>
              </w:rPr>
            </w:pPr>
            <w:r w:rsidRPr="0073594C">
              <w:rPr>
                <w:rFonts w:ascii="Arial" w:hAnsi="Arial"/>
                <w:color w:val="000000" w:themeColor="text1"/>
                <w:sz w:val="18"/>
                <w:lang w:eastAsia="ja-JP"/>
              </w:rPr>
              <w:t>NOTE *:</w:t>
            </w:r>
            <w:r w:rsidRPr="0073594C">
              <w:rPr>
                <w:rFonts w:ascii="Arial" w:hAnsi="Arial"/>
                <w:color w:val="000000" w:themeColor="text1"/>
                <w:sz w:val="18"/>
                <w:lang w:eastAsia="ja-JP"/>
              </w:rPr>
              <w:tab/>
              <w:t>“-” denotes ΔT</w:t>
            </w:r>
            <w:r w:rsidRPr="0073594C">
              <w:rPr>
                <w:rFonts w:ascii="Arial" w:hAnsi="Arial"/>
                <w:color w:val="000000" w:themeColor="text1"/>
                <w:sz w:val="18"/>
                <w:vertAlign w:val="subscript"/>
                <w:lang w:eastAsia="ja-JP"/>
              </w:rPr>
              <w:t>IB,c</w:t>
            </w:r>
            <w:r w:rsidRPr="0073594C">
              <w:rPr>
                <w:rFonts w:ascii="Arial" w:hAnsi="Arial"/>
                <w:color w:val="000000" w:themeColor="text1"/>
                <w:sz w:val="18"/>
                <w:lang w:eastAsia="ja-JP"/>
              </w:rPr>
              <w:t xml:space="preserve"> = 0.</w:t>
            </w:r>
          </w:p>
          <w:p w14:paraId="5447DF60" w14:textId="77777777" w:rsidR="00C50BCE" w:rsidRPr="0073594C" w:rsidRDefault="00C50BCE" w:rsidP="005A4037">
            <w:pPr>
              <w:keepNext/>
              <w:keepLines/>
              <w:spacing w:after="0"/>
              <w:ind w:left="851" w:hanging="851"/>
              <w:rPr>
                <w:rFonts w:ascii="Arial" w:eastAsia="宋体" w:hAnsi="Arial" w:cs="Arial"/>
                <w:color w:val="000000" w:themeColor="text1"/>
                <w:sz w:val="18"/>
                <w:szCs w:val="22"/>
                <w:lang w:val="en-US" w:eastAsia="zh-CN"/>
              </w:rPr>
            </w:pPr>
            <w:r w:rsidRPr="0073594C">
              <w:rPr>
                <w:rFonts w:ascii="Arial" w:eastAsia="等线" w:hAnsi="Arial"/>
                <w:color w:val="000000" w:themeColor="text1"/>
                <w:sz w:val="18"/>
              </w:rPr>
              <w:t>NOTE **:</w:t>
            </w:r>
            <w:r w:rsidRPr="0073594C">
              <w:rPr>
                <w:rFonts w:ascii="Arial" w:eastAsia="等线" w:hAnsi="Arial"/>
                <w:color w:val="000000" w:themeColor="text1"/>
                <w:sz w:val="18"/>
              </w:rPr>
              <w:tab/>
              <w:t>The component band order in the configuration should be listed by the order of NR bands, such as for CA_n1-n3-n5 the band order from left to right is n1, n3 and n5.</w:t>
            </w:r>
          </w:p>
        </w:tc>
      </w:tr>
    </w:tbl>
    <w:p w14:paraId="1D117521" w14:textId="77777777" w:rsidR="00C50BCE" w:rsidRPr="0073594C" w:rsidRDefault="00C50BCE" w:rsidP="00C50BCE">
      <w:pPr>
        <w:keepNext/>
        <w:keepLines/>
        <w:rPr>
          <w:rFonts w:ascii="Arial" w:hAnsi="Arial" w:cs="Arial"/>
        </w:rPr>
      </w:pPr>
    </w:p>
    <w:p w14:paraId="41C72664" w14:textId="039AC642" w:rsidR="00C50BCE" w:rsidRPr="0073594C" w:rsidRDefault="00C50BCE" w:rsidP="00C50BCE">
      <w:pPr>
        <w:pStyle w:val="TH"/>
        <w:rPr>
          <w:rFonts w:cs="Arial"/>
          <w:lang w:eastAsia="zh-CN"/>
        </w:rPr>
      </w:pPr>
      <w:r w:rsidRPr="0073594C">
        <w:rPr>
          <w:rFonts w:cs="Arial"/>
        </w:rPr>
        <w:t xml:space="preserve">Table </w:t>
      </w:r>
      <w:r w:rsidRPr="0073594C">
        <w:rPr>
          <w:rFonts w:cs="Arial"/>
          <w:lang w:val="en-US" w:eastAsia="zh-CN"/>
        </w:rPr>
        <w:t>5</w:t>
      </w:r>
      <w:r w:rsidRPr="0073594C">
        <w:rPr>
          <w:rFonts w:cs="Arial"/>
        </w:rPr>
        <w:t>.</w:t>
      </w:r>
      <w:r>
        <w:rPr>
          <w:rFonts w:cs="Arial"/>
          <w:lang w:val="en-US" w:eastAsia="zh-CN"/>
        </w:rPr>
        <w:t>58</w:t>
      </w:r>
      <w:r w:rsidRPr="0073594C">
        <w:rPr>
          <w:rFonts w:cs="Arial"/>
          <w:lang w:val="en-US" w:eastAsia="zh-CN"/>
        </w:rPr>
        <w:t>.1.</w:t>
      </w:r>
      <w:r w:rsidRPr="0073594C">
        <w:rPr>
          <w:rFonts w:cs="Arial"/>
        </w:rPr>
        <w:t>3-2: ΔR</w:t>
      </w:r>
      <w:r w:rsidRPr="0073594C">
        <w:rPr>
          <w:rFonts w:cs="Arial"/>
          <w:vertAlign w:val="subscript"/>
        </w:rPr>
        <w:t>IB</w:t>
      </w:r>
      <w:r w:rsidRPr="0073594C">
        <w:rPr>
          <w:rFonts w:cs="Arial"/>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2124"/>
        <w:gridCol w:w="2095"/>
        <w:gridCol w:w="1450"/>
      </w:tblGrid>
      <w:tr w:rsidR="00C50BCE" w:rsidRPr="0073594C" w14:paraId="79E6A3B8" w14:textId="77777777" w:rsidTr="005A4037">
        <w:trPr>
          <w:trHeight w:val="187"/>
          <w:jc w:val="center"/>
        </w:trPr>
        <w:tc>
          <w:tcPr>
            <w:tcW w:w="2551" w:type="dxa"/>
            <w:vMerge w:val="restart"/>
          </w:tcPr>
          <w:p w14:paraId="10189509" w14:textId="77777777" w:rsidR="00C50BCE" w:rsidRPr="0073594C" w:rsidRDefault="00C50BCE" w:rsidP="005A4037">
            <w:pPr>
              <w:keepNext/>
              <w:keepLines/>
              <w:spacing w:after="0"/>
              <w:jc w:val="center"/>
              <w:rPr>
                <w:rFonts w:ascii="Arial" w:eastAsia="等线" w:hAnsi="Arial"/>
                <w:b/>
                <w:color w:val="000000" w:themeColor="text1"/>
                <w:sz w:val="18"/>
              </w:rPr>
            </w:pPr>
            <w:r w:rsidRPr="0073594C">
              <w:rPr>
                <w:rFonts w:ascii="Arial" w:eastAsia="等线" w:hAnsi="Arial"/>
                <w:b/>
                <w:color w:val="000000" w:themeColor="text1"/>
                <w:sz w:val="18"/>
              </w:rPr>
              <w:t>Inter-band CA combination</w:t>
            </w:r>
          </w:p>
        </w:tc>
        <w:tc>
          <w:tcPr>
            <w:tcW w:w="5666" w:type="dxa"/>
            <w:gridSpan w:val="3"/>
            <w:vAlign w:val="center"/>
          </w:tcPr>
          <w:p w14:paraId="1A1A316B" w14:textId="77777777" w:rsidR="00C50BCE" w:rsidRPr="0073594C" w:rsidRDefault="00C50BCE" w:rsidP="005A4037">
            <w:pPr>
              <w:keepNext/>
              <w:keepLines/>
              <w:spacing w:after="0"/>
              <w:jc w:val="center"/>
              <w:rPr>
                <w:rFonts w:ascii="Arial" w:eastAsia="等线" w:hAnsi="Arial"/>
                <w:b/>
                <w:color w:val="000000" w:themeColor="text1"/>
                <w:sz w:val="18"/>
              </w:rPr>
            </w:pPr>
            <w:r w:rsidRPr="0073594C">
              <w:rPr>
                <w:rFonts w:ascii="Arial" w:eastAsia="等线" w:hAnsi="Arial"/>
                <w:b/>
                <w:color w:val="000000" w:themeColor="text1"/>
                <w:sz w:val="18"/>
              </w:rPr>
              <w:t>ΔR</w:t>
            </w:r>
            <w:r w:rsidRPr="0073594C">
              <w:rPr>
                <w:rFonts w:ascii="Arial" w:eastAsia="等线" w:hAnsi="Arial"/>
                <w:b/>
                <w:color w:val="000000" w:themeColor="text1"/>
                <w:sz w:val="18"/>
                <w:vertAlign w:val="subscript"/>
              </w:rPr>
              <w:t>IB,c</w:t>
            </w:r>
            <w:r w:rsidRPr="0073594C">
              <w:rPr>
                <w:rFonts w:ascii="Arial" w:eastAsia="等线" w:hAnsi="Arial"/>
                <w:b/>
                <w:color w:val="000000" w:themeColor="text1"/>
                <w:sz w:val="18"/>
              </w:rPr>
              <w:t xml:space="preserve"> for NR bands (dB)</w:t>
            </w:r>
            <w:r w:rsidRPr="0073594C">
              <w:rPr>
                <w:rFonts w:ascii="Arial" w:eastAsia="等线" w:hAnsi="Arial"/>
                <w:b/>
                <w:color w:val="000000" w:themeColor="text1"/>
                <w:sz w:val="18"/>
                <w:vertAlign w:val="superscript"/>
              </w:rPr>
              <w:t>*</w:t>
            </w:r>
          </w:p>
        </w:tc>
      </w:tr>
      <w:tr w:rsidR="00C50BCE" w:rsidRPr="0073594C" w14:paraId="3C4A7974" w14:textId="77777777" w:rsidTr="005A4037">
        <w:trPr>
          <w:trHeight w:val="187"/>
          <w:jc w:val="center"/>
        </w:trPr>
        <w:tc>
          <w:tcPr>
            <w:tcW w:w="2551" w:type="dxa"/>
            <w:vMerge/>
            <w:tcBorders>
              <w:bottom w:val="single" w:sz="4" w:space="0" w:color="auto"/>
            </w:tcBorders>
          </w:tcPr>
          <w:p w14:paraId="2023BF7C" w14:textId="77777777" w:rsidR="00C50BCE" w:rsidRPr="0073594C" w:rsidRDefault="00C50BCE" w:rsidP="005A4037">
            <w:pPr>
              <w:keepNext/>
              <w:keepLines/>
              <w:spacing w:after="0"/>
              <w:jc w:val="center"/>
              <w:rPr>
                <w:rFonts w:ascii="Arial" w:eastAsia="等线" w:hAnsi="Arial"/>
                <w:b/>
                <w:color w:val="000000" w:themeColor="text1"/>
                <w:sz w:val="18"/>
              </w:rPr>
            </w:pPr>
          </w:p>
        </w:tc>
        <w:tc>
          <w:tcPr>
            <w:tcW w:w="5666" w:type="dxa"/>
            <w:gridSpan w:val="3"/>
            <w:vAlign w:val="center"/>
          </w:tcPr>
          <w:p w14:paraId="1675B26B" w14:textId="77777777" w:rsidR="00C50BCE" w:rsidRPr="0073594C" w:rsidRDefault="00C50BCE" w:rsidP="005A4037">
            <w:pPr>
              <w:keepNext/>
              <w:keepLines/>
              <w:spacing w:after="0"/>
              <w:jc w:val="center"/>
              <w:rPr>
                <w:rFonts w:ascii="Arial" w:eastAsia="等线" w:hAnsi="Arial"/>
                <w:b/>
                <w:color w:val="000000" w:themeColor="text1"/>
                <w:sz w:val="18"/>
              </w:rPr>
            </w:pPr>
            <w:r w:rsidRPr="0073594C">
              <w:rPr>
                <w:rFonts w:ascii="Arial" w:eastAsia="等线" w:hAnsi="Arial"/>
                <w:b/>
                <w:color w:val="000000" w:themeColor="text1"/>
                <w:sz w:val="18"/>
              </w:rPr>
              <w:t>Component band in order of bands in configuration</w:t>
            </w:r>
            <w:r w:rsidRPr="0073594C">
              <w:rPr>
                <w:rFonts w:ascii="Arial" w:eastAsia="等线" w:hAnsi="Arial"/>
                <w:b/>
                <w:color w:val="000000" w:themeColor="text1"/>
                <w:sz w:val="18"/>
                <w:vertAlign w:val="superscript"/>
              </w:rPr>
              <w:t>**</w:t>
            </w:r>
          </w:p>
        </w:tc>
      </w:tr>
      <w:tr w:rsidR="00C50BCE" w:rsidRPr="0073594C" w14:paraId="18C0B6B2" w14:textId="77777777" w:rsidTr="005A4037">
        <w:trPr>
          <w:trHeight w:val="187"/>
          <w:jc w:val="center"/>
        </w:trPr>
        <w:tc>
          <w:tcPr>
            <w:tcW w:w="2551" w:type="dxa"/>
            <w:tcBorders>
              <w:bottom w:val="single" w:sz="4" w:space="0" w:color="auto"/>
            </w:tcBorders>
            <w:shd w:val="clear" w:color="auto" w:fill="auto"/>
          </w:tcPr>
          <w:p w14:paraId="10223507" w14:textId="77777777" w:rsidR="00C50BCE" w:rsidRPr="0073594C" w:rsidRDefault="00C50BCE" w:rsidP="005A4037">
            <w:pPr>
              <w:keepNext/>
              <w:keepLines/>
              <w:spacing w:after="0"/>
              <w:jc w:val="center"/>
              <w:rPr>
                <w:rFonts w:ascii="Arial" w:eastAsia="等线" w:hAnsi="Arial"/>
                <w:color w:val="000000" w:themeColor="text1"/>
                <w:sz w:val="18"/>
              </w:rPr>
            </w:pPr>
            <w:r w:rsidRPr="0073594C">
              <w:rPr>
                <w:rFonts w:ascii="Arial" w:eastAsia="宋体" w:hAnsi="Arial"/>
                <w:color w:val="000000"/>
                <w:sz w:val="18"/>
                <w:lang w:eastAsia="zh-CN"/>
              </w:rPr>
              <w:t>CA_n</w:t>
            </w:r>
            <w:r>
              <w:rPr>
                <w:rFonts w:ascii="Arial" w:eastAsia="宋体" w:hAnsi="Arial"/>
                <w:color w:val="000000"/>
                <w:sz w:val="18"/>
                <w:lang w:eastAsia="zh-CN"/>
              </w:rPr>
              <w:t>1A</w:t>
            </w:r>
            <w:r w:rsidRPr="0073594C">
              <w:rPr>
                <w:rFonts w:ascii="Arial" w:eastAsia="宋体" w:hAnsi="Arial"/>
                <w:color w:val="000000"/>
                <w:sz w:val="18"/>
                <w:lang w:eastAsia="zh-CN"/>
              </w:rPr>
              <w:t>-n</w:t>
            </w:r>
            <w:r>
              <w:rPr>
                <w:rFonts w:ascii="Arial" w:eastAsia="宋体" w:hAnsi="Arial"/>
                <w:color w:val="000000"/>
                <w:sz w:val="18"/>
                <w:lang w:eastAsia="zh-CN"/>
              </w:rPr>
              <w:t>3A</w:t>
            </w:r>
            <w:r w:rsidRPr="0073594C">
              <w:rPr>
                <w:rFonts w:ascii="Arial" w:eastAsia="宋体" w:hAnsi="Arial"/>
                <w:color w:val="000000"/>
                <w:sz w:val="18"/>
                <w:lang w:eastAsia="zh-CN"/>
              </w:rPr>
              <w:t>-n</w:t>
            </w:r>
            <w:r>
              <w:rPr>
                <w:rFonts w:ascii="Arial" w:eastAsia="宋体" w:hAnsi="Arial"/>
                <w:color w:val="000000"/>
                <w:sz w:val="18"/>
                <w:lang w:eastAsia="zh-CN"/>
              </w:rPr>
              <w:t>105A</w:t>
            </w:r>
          </w:p>
        </w:tc>
        <w:tc>
          <w:tcPr>
            <w:tcW w:w="2124" w:type="dxa"/>
            <w:vAlign w:val="center"/>
          </w:tcPr>
          <w:p w14:paraId="0B5917E0" w14:textId="77777777" w:rsidR="00C50BCE" w:rsidRPr="0073594C" w:rsidRDefault="00C50BCE" w:rsidP="005A4037">
            <w:pPr>
              <w:keepNext/>
              <w:keepLines/>
              <w:spacing w:after="0"/>
              <w:jc w:val="center"/>
              <w:rPr>
                <w:rFonts w:ascii="Arial" w:eastAsia="等线" w:hAnsi="Arial"/>
                <w:color w:val="000000" w:themeColor="text1"/>
                <w:sz w:val="18"/>
                <w:lang w:eastAsia="zh-CN"/>
              </w:rPr>
            </w:pPr>
            <w:r w:rsidRPr="0073594C">
              <w:rPr>
                <w:rFonts w:ascii="Arial" w:eastAsia="宋体" w:hAnsi="Arial"/>
                <w:color w:val="000000" w:themeColor="text1"/>
                <w:sz w:val="18"/>
                <w:lang w:val="en-US" w:eastAsia="zh-CN"/>
              </w:rPr>
              <w:t>0.</w:t>
            </w:r>
            <w:r>
              <w:rPr>
                <w:rFonts w:ascii="Arial" w:eastAsia="宋体" w:hAnsi="Arial"/>
                <w:color w:val="000000" w:themeColor="text1"/>
                <w:sz w:val="18"/>
                <w:lang w:val="en-US" w:eastAsia="zh-CN"/>
              </w:rPr>
              <w:t>3</w:t>
            </w:r>
          </w:p>
        </w:tc>
        <w:tc>
          <w:tcPr>
            <w:tcW w:w="2095" w:type="dxa"/>
            <w:vAlign w:val="center"/>
          </w:tcPr>
          <w:p w14:paraId="73F5A70A" w14:textId="77777777" w:rsidR="00C50BCE" w:rsidRPr="0073594C" w:rsidRDefault="00C50BCE" w:rsidP="005A4037">
            <w:pPr>
              <w:keepNext/>
              <w:keepLines/>
              <w:spacing w:after="0"/>
              <w:jc w:val="center"/>
              <w:rPr>
                <w:rFonts w:ascii="Arial" w:eastAsia="等线" w:hAnsi="Arial"/>
                <w:color w:val="000000" w:themeColor="text1"/>
                <w:sz w:val="18"/>
                <w:lang w:eastAsia="zh-CN"/>
              </w:rPr>
            </w:pPr>
            <w:r w:rsidRPr="0073594C">
              <w:rPr>
                <w:rFonts w:ascii="Arial" w:eastAsia="宋体" w:hAnsi="Arial"/>
                <w:color w:val="000000" w:themeColor="text1"/>
                <w:sz w:val="18"/>
                <w:lang w:val="en-US" w:eastAsia="zh-CN"/>
              </w:rPr>
              <w:t>0.</w:t>
            </w:r>
            <w:r>
              <w:rPr>
                <w:rFonts w:ascii="Arial" w:eastAsia="宋体" w:hAnsi="Arial"/>
                <w:color w:val="000000" w:themeColor="text1"/>
                <w:sz w:val="18"/>
                <w:lang w:val="en-US" w:eastAsia="zh-CN"/>
              </w:rPr>
              <w:t>3</w:t>
            </w:r>
          </w:p>
        </w:tc>
        <w:tc>
          <w:tcPr>
            <w:tcW w:w="1447" w:type="dxa"/>
            <w:vAlign w:val="center"/>
          </w:tcPr>
          <w:p w14:paraId="32163374" w14:textId="77777777" w:rsidR="00C50BCE" w:rsidRPr="0073594C" w:rsidRDefault="00C50BCE" w:rsidP="005A4037">
            <w:pPr>
              <w:keepNext/>
              <w:keepLines/>
              <w:spacing w:after="0"/>
              <w:jc w:val="center"/>
              <w:rPr>
                <w:rFonts w:ascii="Arial" w:eastAsia="等线" w:hAnsi="Arial"/>
                <w:color w:val="000000" w:themeColor="text1"/>
                <w:sz w:val="18"/>
                <w:lang w:eastAsia="zh-CN"/>
              </w:rPr>
            </w:pPr>
            <w:r w:rsidRPr="0073594C">
              <w:rPr>
                <w:rFonts w:ascii="Arial" w:eastAsia="宋体" w:hAnsi="Arial"/>
                <w:color w:val="000000" w:themeColor="text1"/>
                <w:sz w:val="18"/>
                <w:lang w:val="en-US" w:eastAsia="zh-CN"/>
              </w:rPr>
              <w:t>0.</w:t>
            </w:r>
            <w:r>
              <w:rPr>
                <w:rFonts w:ascii="Arial" w:eastAsia="宋体" w:hAnsi="Arial"/>
                <w:color w:val="000000" w:themeColor="text1"/>
                <w:sz w:val="18"/>
                <w:lang w:val="en-US" w:eastAsia="zh-CN"/>
              </w:rPr>
              <w:t>3</w:t>
            </w:r>
          </w:p>
        </w:tc>
      </w:tr>
      <w:tr w:rsidR="00C50BCE" w:rsidRPr="0073594C" w14:paraId="4642C140" w14:textId="77777777" w:rsidTr="005A4037">
        <w:trPr>
          <w:trHeight w:val="187"/>
          <w:jc w:val="center"/>
        </w:trPr>
        <w:tc>
          <w:tcPr>
            <w:tcW w:w="8220" w:type="dxa"/>
            <w:gridSpan w:val="4"/>
            <w:tcBorders>
              <w:top w:val="single" w:sz="4" w:space="0" w:color="auto"/>
            </w:tcBorders>
            <w:shd w:val="clear" w:color="auto" w:fill="auto"/>
          </w:tcPr>
          <w:p w14:paraId="342D7E11" w14:textId="77777777" w:rsidR="00C50BCE" w:rsidRPr="0073594C" w:rsidRDefault="00C50BCE" w:rsidP="005A4037">
            <w:pPr>
              <w:keepLines/>
              <w:spacing w:after="0"/>
              <w:ind w:left="870" w:hanging="870"/>
              <w:rPr>
                <w:rFonts w:eastAsia="等线" w:cs="Arial"/>
                <w:color w:val="000000" w:themeColor="text1"/>
                <w:lang w:eastAsia="ja-JP"/>
              </w:rPr>
            </w:pPr>
            <w:r w:rsidRPr="0073594C">
              <w:rPr>
                <w:rFonts w:ascii="Arial" w:eastAsia="等线" w:hAnsi="Arial" w:cs="Arial"/>
                <w:color w:val="000000" w:themeColor="text1"/>
                <w:sz w:val="18"/>
                <w:lang w:eastAsia="ja-JP"/>
              </w:rPr>
              <w:t>NOTE *:</w:t>
            </w:r>
            <w:r w:rsidRPr="0073594C">
              <w:rPr>
                <w:rFonts w:ascii="Arial" w:eastAsia="等线" w:hAnsi="Arial" w:cs="Arial"/>
                <w:color w:val="000000" w:themeColor="text1"/>
                <w:sz w:val="18"/>
                <w:lang w:eastAsia="ja-JP"/>
              </w:rPr>
              <w:tab/>
              <w:t xml:space="preserve"> “-” denotes ΔR</w:t>
            </w:r>
            <w:r w:rsidRPr="0073594C">
              <w:rPr>
                <w:rFonts w:ascii="Arial" w:eastAsia="等线" w:hAnsi="Arial" w:cs="Arial"/>
                <w:color w:val="000000" w:themeColor="text1"/>
                <w:sz w:val="18"/>
                <w:vertAlign w:val="subscript"/>
                <w:lang w:eastAsia="ja-JP"/>
              </w:rPr>
              <w:t>IB,c</w:t>
            </w:r>
            <w:r w:rsidRPr="0073594C">
              <w:rPr>
                <w:rFonts w:ascii="Arial" w:eastAsia="等线" w:hAnsi="Arial" w:cs="Arial"/>
                <w:color w:val="000000" w:themeColor="text1"/>
                <w:sz w:val="18"/>
                <w:lang w:eastAsia="ja-JP"/>
              </w:rPr>
              <w:t xml:space="preserve"> = 0.</w:t>
            </w:r>
          </w:p>
          <w:p w14:paraId="504A1CE1" w14:textId="77777777" w:rsidR="00C50BCE" w:rsidRPr="0073594C" w:rsidRDefault="00C50BCE" w:rsidP="005A4037">
            <w:pPr>
              <w:keepLines/>
              <w:spacing w:after="0"/>
              <w:ind w:left="870" w:hanging="870"/>
              <w:rPr>
                <w:rFonts w:ascii="Arial" w:eastAsia="等线" w:hAnsi="Arial"/>
                <w:color w:val="000000" w:themeColor="text1"/>
                <w:sz w:val="18"/>
                <w:lang w:val="en-US"/>
              </w:rPr>
            </w:pPr>
            <w:r w:rsidRPr="0073594C">
              <w:rPr>
                <w:rFonts w:ascii="Arial" w:eastAsia="等线" w:hAnsi="Arial" w:cs="Arial"/>
                <w:color w:val="000000" w:themeColor="text1"/>
                <w:sz w:val="18"/>
                <w:lang w:eastAsia="ja-JP"/>
              </w:rPr>
              <w:t>NOTE **:</w:t>
            </w:r>
            <w:r w:rsidRPr="0073594C">
              <w:rPr>
                <w:rFonts w:ascii="Arial" w:eastAsia="等线" w:hAnsi="Arial" w:cs="Arial"/>
                <w:color w:val="000000" w:themeColor="text1"/>
                <w:sz w:val="18"/>
                <w:lang w:eastAsia="ja-JP"/>
              </w:rPr>
              <w:tab/>
              <w:t>The component band order in the configuration should be listed by the order of NR bands, such as for CA_n1-n3-n8 the band order from left to right is n1, n3 and n8.</w:t>
            </w:r>
          </w:p>
        </w:tc>
      </w:tr>
    </w:tbl>
    <w:p w14:paraId="09FC821B" w14:textId="77777777" w:rsidR="00C50BCE" w:rsidRPr="0073594C" w:rsidRDefault="00C50BCE" w:rsidP="00C50BCE"/>
    <w:p w14:paraId="3717EEB8" w14:textId="6D8C7FE5" w:rsidR="00C50BCE" w:rsidRPr="006A0293" w:rsidRDefault="00C50BCE" w:rsidP="00C50BCE">
      <w:pPr>
        <w:pStyle w:val="31"/>
        <w:rPr>
          <w:rFonts w:cs="Arial"/>
          <w:color w:val="000000" w:themeColor="text1"/>
          <w:szCs w:val="28"/>
        </w:rPr>
      </w:pPr>
      <w:bookmarkStart w:id="618" w:name="_Toc129109052"/>
      <w:bookmarkStart w:id="619" w:name="_Toc136288537"/>
      <w:r w:rsidRPr="006A0293">
        <w:rPr>
          <w:rFonts w:cs="Arial"/>
          <w:color w:val="000000" w:themeColor="text1"/>
          <w:szCs w:val="28"/>
        </w:rPr>
        <w:t>5.</w:t>
      </w:r>
      <w:r>
        <w:rPr>
          <w:rFonts w:cs="Arial"/>
          <w:color w:val="000000" w:themeColor="text1"/>
          <w:szCs w:val="28"/>
        </w:rPr>
        <w:t>58</w:t>
      </w:r>
      <w:r w:rsidRPr="006A0293">
        <w:rPr>
          <w:rFonts w:cs="Arial"/>
          <w:color w:val="000000" w:themeColor="text1"/>
          <w:szCs w:val="28"/>
        </w:rPr>
        <w:t>.2</w:t>
      </w:r>
      <w:r w:rsidRPr="006A0293">
        <w:rPr>
          <w:rFonts w:cs="Arial"/>
          <w:color w:val="000000" w:themeColor="text1"/>
          <w:szCs w:val="28"/>
        </w:rPr>
        <w:tab/>
        <w:t>Specific for 2 bands UL CA</w:t>
      </w:r>
      <w:bookmarkEnd w:id="618"/>
      <w:bookmarkEnd w:id="619"/>
    </w:p>
    <w:p w14:paraId="2C2DE96E" w14:textId="04A576CE" w:rsidR="00C50BCE" w:rsidRPr="006A0293" w:rsidRDefault="00C50BCE" w:rsidP="00C50BCE">
      <w:pPr>
        <w:pStyle w:val="41"/>
      </w:pPr>
      <w:bookmarkStart w:id="620" w:name="_Toc129109053"/>
      <w:bookmarkStart w:id="621" w:name="_Toc136288538"/>
      <w:r>
        <w:rPr>
          <w:rFonts w:hint="eastAsia"/>
        </w:rPr>
        <w:t>5.</w:t>
      </w:r>
      <w:r>
        <w:t>58</w:t>
      </w:r>
      <w:r w:rsidRPr="0073594C">
        <w:rPr>
          <w:rFonts w:hint="eastAsia"/>
        </w:rPr>
        <w:t>.</w:t>
      </w:r>
      <w:r w:rsidRPr="0073594C">
        <w:t>2.1</w:t>
      </w:r>
      <w:r w:rsidRPr="0073594C">
        <w:tab/>
      </w:r>
      <w:r w:rsidRPr="0073594C">
        <w:rPr>
          <w:rFonts w:hint="eastAsia"/>
        </w:rPr>
        <w:t>UE co-existence studies</w:t>
      </w:r>
      <w:bookmarkEnd w:id="620"/>
      <w:bookmarkEnd w:id="621"/>
    </w:p>
    <w:p w14:paraId="3688F570" w14:textId="027B32FA" w:rsidR="00C50BCE" w:rsidRPr="0073594C" w:rsidRDefault="00C50BCE" w:rsidP="00C50BCE">
      <w:r w:rsidRPr="0073594C">
        <w:t xml:space="preserve">Table </w:t>
      </w:r>
      <w:r>
        <w:rPr>
          <w:rFonts w:hint="eastAsia"/>
          <w:lang w:val="en-US" w:eastAsia="zh-CN"/>
        </w:rPr>
        <w:t>5.</w:t>
      </w:r>
      <w:r>
        <w:rPr>
          <w:lang w:val="en-US" w:eastAsia="zh-CN"/>
        </w:rPr>
        <w:t>58</w:t>
      </w:r>
      <w:r w:rsidRPr="0073594C">
        <w:rPr>
          <w:rFonts w:hint="eastAsia"/>
          <w:lang w:val="en-US" w:eastAsia="zh-CN"/>
        </w:rPr>
        <w:t>.2</w:t>
      </w:r>
      <w:r w:rsidRPr="0073594C">
        <w:rPr>
          <w:lang w:eastAsia="zh-CN"/>
        </w:rPr>
        <w:t>.</w:t>
      </w:r>
      <w:r>
        <w:rPr>
          <w:lang w:val="en-US" w:eastAsia="zh-CN"/>
        </w:rPr>
        <w:t>1</w:t>
      </w:r>
      <w:r w:rsidRPr="0073594C">
        <w:t>-1 lists B</w:t>
      </w:r>
      <w:r w:rsidRPr="0073594C">
        <w:rPr>
          <w:rFonts w:hint="eastAsia"/>
          <w:lang w:eastAsia="ja-JP"/>
        </w:rPr>
        <w:t xml:space="preserve">and </w:t>
      </w:r>
      <w:r w:rsidRPr="0073594C">
        <w:rPr>
          <w:lang w:val="en-US" w:eastAsia="zh-CN"/>
        </w:rPr>
        <w:t>n</w:t>
      </w:r>
      <w:r>
        <w:rPr>
          <w:lang w:val="en-US" w:eastAsia="zh-CN"/>
        </w:rPr>
        <w:t>1</w:t>
      </w:r>
      <w:r w:rsidRPr="0073594C">
        <w:rPr>
          <w:rFonts w:hint="eastAsia"/>
          <w:lang w:eastAsia="ja-JP"/>
        </w:rPr>
        <w:t xml:space="preserve"> </w:t>
      </w:r>
      <w:r w:rsidRPr="0073594C">
        <w:t>+ B</w:t>
      </w:r>
      <w:r w:rsidRPr="0073594C">
        <w:rPr>
          <w:rFonts w:hint="eastAsia"/>
          <w:lang w:eastAsia="ja-JP"/>
        </w:rPr>
        <w:t xml:space="preserve">and </w:t>
      </w:r>
      <w:r w:rsidRPr="0073594C">
        <w:rPr>
          <w:lang w:val="en-US" w:eastAsia="zh-CN"/>
        </w:rPr>
        <w:t>n</w:t>
      </w:r>
      <w:r>
        <w:rPr>
          <w:lang w:val="en-US" w:eastAsia="zh-CN"/>
        </w:rPr>
        <w:t>3</w:t>
      </w:r>
      <w:r w:rsidRPr="0073594C">
        <w:rPr>
          <w:lang w:val="en-US" w:eastAsia="zh-CN"/>
        </w:rPr>
        <w:t xml:space="preserve"> 2UL bands CA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order IMD f</w:t>
      </w:r>
      <w:r>
        <w:t>or the UE coexistence analysis.</w:t>
      </w:r>
    </w:p>
    <w:p w14:paraId="3F3C9358" w14:textId="750601AD" w:rsidR="00C50BCE" w:rsidRPr="0073594C" w:rsidRDefault="00C50BCE" w:rsidP="00C50BCE">
      <w:r>
        <w:t>Table 5.58</w:t>
      </w:r>
      <w:r w:rsidRPr="0073594C">
        <w:t>.2.</w:t>
      </w:r>
      <w:r>
        <w:t>1</w:t>
      </w:r>
      <w:r w:rsidRPr="0073594C">
        <w:t>-2 lists B</w:t>
      </w:r>
      <w:r w:rsidRPr="0073594C">
        <w:rPr>
          <w:rFonts w:hint="eastAsia"/>
          <w:lang w:eastAsia="ja-JP"/>
        </w:rPr>
        <w:t xml:space="preserve">and </w:t>
      </w:r>
      <w:r w:rsidRPr="0073594C">
        <w:rPr>
          <w:lang w:val="en-US" w:eastAsia="zh-CN"/>
        </w:rPr>
        <w:t>n</w:t>
      </w:r>
      <w:r>
        <w:rPr>
          <w:lang w:val="en-US" w:eastAsia="zh-CN"/>
        </w:rPr>
        <w:t>1</w:t>
      </w:r>
      <w:r w:rsidRPr="0073594C">
        <w:rPr>
          <w:rFonts w:hint="eastAsia"/>
          <w:lang w:eastAsia="ja-JP"/>
        </w:rPr>
        <w:t xml:space="preserve"> </w:t>
      </w:r>
      <w:r w:rsidRPr="0073594C">
        <w:t>+ B</w:t>
      </w:r>
      <w:r w:rsidRPr="0073594C">
        <w:rPr>
          <w:rFonts w:hint="eastAsia"/>
          <w:lang w:eastAsia="ja-JP"/>
        </w:rPr>
        <w:t xml:space="preserve">and </w:t>
      </w:r>
      <w:r w:rsidRPr="0073594C">
        <w:rPr>
          <w:lang w:val="en-US" w:eastAsia="zh-CN"/>
        </w:rPr>
        <w:t>n</w:t>
      </w:r>
      <w:r>
        <w:rPr>
          <w:lang w:val="en-US" w:eastAsia="zh-CN"/>
        </w:rPr>
        <w:t>105</w:t>
      </w:r>
      <w:r w:rsidRPr="0073594C">
        <w:rPr>
          <w:lang w:val="en-US" w:eastAsia="zh-CN"/>
        </w:rPr>
        <w:t xml:space="preserve"> 2UL bands CA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order IMD f</w:t>
      </w:r>
      <w:r>
        <w:t>or the UE coexistence analysis.</w:t>
      </w:r>
    </w:p>
    <w:p w14:paraId="5A7B447C" w14:textId="163471FF" w:rsidR="00C50BCE" w:rsidRPr="0073594C" w:rsidRDefault="00C50BCE" w:rsidP="00C50BCE">
      <w:r>
        <w:t>Table 5.58</w:t>
      </w:r>
      <w:r w:rsidRPr="0073594C">
        <w:t>.2.</w:t>
      </w:r>
      <w:r>
        <w:t>1</w:t>
      </w:r>
      <w:r w:rsidRPr="0073594C">
        <w:t>-3 lists B</w:t>
      </w:r>
      <w:r w:rsidRPr="0073594C">
        <w:rPr>
          <w:rFonts w:hint="eastAsia"/>
          <w:lang w:eastAsia="ja-JP"/>
        </w:rPr>
        <w:t xml:space="preserve">and </w:t>
      </w:r>
      <w:r w:rsidRPr="0073594C">
        <w:rPr>
          <w:lang w:val="en-US" w:eastAsia="zh-CN"/>
        </w:rPr>
        <w:t>n</w:t>
      </w:r>
      <w:r>
        <w:rPr>
          <w:lang w:val="en-US" w:eastAsia="zh-CN"/>
        </w:rPr>
        <w:t>3</w:t>
      </w:r>
      <w:r w:rsidRPr="0073594C">
        <w:rPr>
          <w:rFonts w:hint="eastAsia"/>
          <w:lang w:eastAsia="ja-JP"/>
        </w:rPr>
        <w:t xml:space="preserve"> </w:t>
      </w:r>
      <w:r w:rsidRPr="0073594C">
        <w:t>+ B</w:t>
      </w:r>
      <w:r w:rsidRPr="0073594C">
        <w:rPr>
          <w:rFonts w:hint="eastAsia"/>
          <w:lang w:eastAsia="ja-JP"/>
        </w:rPr>
        <w:t xml:space="preserve">and </w:t>
      </w:r>
      <w:r w:rsidRPr="0073594C">
        <w:rPr>
          <w:lang w:val="en-US" w:eastAsia="zh-CN"/>
        </w:rPr>
        <w:t>n</w:t>
      </w:r>
      <w:r>
        <w:rPr>
          <w:lang w:val="en-US" w:eastAsia="zh-CN"/>
        </w:rPr>
        <w:t>105</w:t>
      </w:r>
      <w:r w:rsidRPr="0073594C">
        <w:rPr>
          <w:lang w:val="en-US" w:eastAsia="zh-CN"/>
        </w:rPr>
        <w:t xml:space="preserve"> 2UL bands CA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order IMD f</w:t>
      </w:r>
      <w:r>
        <w:t>or the UE coexistence analysis.</w:t>
      </w:r>
    </w:p>
    <w:p w14:paraId="45FF3970" w14:textId="32861A3E" w:rsidR="00C50BCE" w:rsidRPr="0073594C" w:rsidRDefault="00C50BCE" w:rsidP="00C50BCE">
      <w:pPr>
        <w:jc w:val="center"/>
        <w:rPr>
          <w:lang w:eastAsia="zh-CN"/>
        </w:rPr>
      </w:pPr>
      <w:r w:rsidRPr="0073594C">
        <w:rPr>
          <w:rFonts w:ascii="Arial" w:hAnsi="Arial" w:cs="Arial"/>
          <w:b/>
          <w:bCs/>
          <w:lang w:val="en-US"/>
        </w:rPr>
        <w:t xml:space="preserve">Table </w:t>
      </w:r>
      <w:r w:rsidRPr="0073594C">
        <w:rPr>
          <w:rFonts w:ascii="Arial" w:hAnsi="Arial" w:cs="Arial" w:hint="eastAsia"/>
          <w:b/>
          <w:bCs/>
          <w:lang w:val="en-US" w:eastAsia="zh-CN"/>
        </w:rPr>
        <w:t>5.</w:t>
      </w:r>
      <w:r>
        <w:rPr>
          <w:rFonts w:ascii="Arial" w:hAnsi="Arial" w:cs="Arial"/>
          <w:b/>
          <w:bCs/>
          <w:lang w:val="en-US" w:eastAsia="zh-CN"/>
        </w:rPr>
        <w:t>58</w:t>
      </w:r>
      <w:r w:rsidRPr="0073594C">
        <w:rPr>
          <w:rFonts w:ascii="Arial" w:hAnsi="Arial" w:cs="Arial"/>
          <w:b/>
          <w:bCs/>
          <w:lang w:val="en-US" w:eastAsia="zh-CN"/>
        </w:rPr>
        <w:t>.2</w:t>
      </w:r>
      <w:r w:rsidRPr="0073594C">
        <w:rPr>
          <w:rFonts w:ascii="Arial" w:hAnsi="Arial" w:cs="Arial"/>
          <w:b/>
          <w:bCs/>
          <w:lang w:val="en-US"/>
        </w:rPr>
        <w:t>.</w:t>
      </w:r>
      <w:r>
        <w:rPr>
          <w:rFonts w:ascii="Arial" w:hAnsi="Arial" w:cs="Arial"/>
          <w:b/>
          <w:bCs/>
          <w:lang w:val="en-US" w:eastAsia="zh-CN"/>
        </w:rPr>
        <w:t>1</w:t>
      </w:r>
      <w:r w:rsidRPr="0073594C">
        <w:rPr>
          <w:rFonts w:ascii="Arial" w:hAnsi="Arial" w:cs="Arial"/>
          <w:b/>
          <w:bCs/>
          <w:lang w:val="en-US"/>
        </w:rPr>
        <w:t xml:space="preserve">-1: Band </w:t>
      </w:r>
      <w:r w:rsidRPr="0073594C">
        <w:rPr>
          <w:rFonts w:ascii="Arial" w:hAnsi="Arial" w:cs="Arial"/>
          <w:b/>
          <w:bCs/>
          <w:lang w:val="en-US" w:eastAsia="zh-CN"/>
        </w:rPr>
        <w:t>n</w:t>
      </w:r>
      <w:r>
        <w:rPr>
          <w:rFonts w:ascii="Arial" w:hAnsi="Arial" w:cs="Arial"/>
          <w:b/>
          <w:bCs/>
          <w:lang w:val="en-US" w:eastAsia="zh-CN"/>
        </w:rPr>
        <w:t>1</w:t>
      </w:r>
      <w:r w:rsidRPr="0073594C">
        <w:rPr>
          <w:rFonts w:ascii="Arial" w:hAnsi="Arial" w:cs="Arial"/>
          <w:b/>
          <w:bCs/>
          <w:lang w:val="en-US"/>
        </w:rPr>
        <w:t xml:space="preserve"> and Band </w:t>
      </w:r>
      <w:r w:rsidRPr="0073594C">
        <w:rPr>
          <w:rFonts w:ascii="Arial" w:hAnsi="Arial" w:cs="Arial"/>
          <w:b/>
          <w:bCs/>
          <w:lang w:val="en-US" w:eastAsia="zh-CN"/>
        </w:rPr>
        <w:t>n</w:t>
      </w:r>
      <w:r>
        <w:rPr>
          <w:rFonts w:ascii="Arial" w:hAnsi="Arial" w:cs="Arial"/>
          <w:b/>
          <w:bCs/>
          <w:lang w:val="en-US" w:eastAsia="zh-CN"/>
        </w:rPr>
        <w:t>3</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harmonics and IMD products</w:t>
      </w:r>
    </w:p>
    <w:tbl>
      <w:tblPr>
        <w:tblW w:w="5000" w:type="pct"/>
        <w:tblLook w:val="04A0" w:firstRow="1" w:lastRow="0" w:firstColumn="1" w:lastColumn="0" w:noHBand="0" w:noVBand="1"/>
      </w:tblPr>
      <w:tblGrid>
        <w:gridCol w:w="2582"/>
        <w:gridCol w:w="1769"/>
        <w:gridCol w:w="1785"/>
        <w:gridCol w:w="1697"/>
        <w:gridCol w:w="1785"/>
      </w:tblGrid>
      <w:tr w:rsidR="00C50BCE" w:rsidRPr="007A4C1E" w14:paraId="10036F50" w14:textId="77777777" w:rsidTr="005A4037">
        <w:trPr>
          <w:trHeight w:val="270"/>
        </w:trPr>
        <w:tc>
          <w:tcPr>
            <w:tcW w:w="1342"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6B4B6935" w14:textId="77777777" w:rsidR="00C50BCE" w:rsidRPr="007A4C1E" w:rsidRDefault="00C50BCE" w:rsidP="005A4037">
            <w:pPr>
              <w:spacing w:after="0"/>
              <w:jc w:val="center"/>
              <w:rPr>
                <w:rFonts w:ascii="Arial" w:hAnsi="Arial" w:cs="Arial"/>
                <w:b/>
                <w:bCs/>
                <w:color w:val="000000"/>
                <w:sz w:val="18"/>
                <w:szCs w:val="18"/>
              </w:rPr>
            </w:pPr>
            <w:r w:rsidRPr="007A4C1E">
              <w:rPr>
                <w:rFonts w:ascii="Arial" w:hAnsi="Arial" w:cs="Arial"/>
                <w:b/>
                <w:bCs/>
                <w:color w:val="000000"/>
                <w:sz w:val="18"/>
                <w:szCs w:val="18"/>
              </w:rPr>
              <w:t>UE UL carriers</w:t>
            </w:r>
          </w:p>
        </w:tc>
        <w:tc>
          <w:tcPr>
            <w:tcW w:w="919" w:type="pct"/>
            <w:tcBorders>
              <w:top w:val="single" w:sz="8" w:space="0" w:color="auto"/>
              <w:left w:val="nil"/>
              <w:bottom w:val="single" w:sz="8" w:space="0" w:color="auto"/>
              <w:right w:val="single" w:sz="8" w:space="0" w:color="auto"/>
            </w:tcBorders>
            <w:shd w:val="clear" w:color="auto" w:fill="auto"/>
            <w:vAlign w:val="center"/>
            <w:hideMark/>
          </w:tcPr>
          <w:p w14:paraId="47100932" w14:textId="77777777" w:rsidR="00C50BCE" w:rsidRPr="007A4C1E" w:rsidRDefault="00C50BCE" w:rsidP="005A4037">
            <w:pPr>
              <w:spacing w:after="0"/>
              <w:jc w:val="center"/>
              <w:rPr>
                <w:rFonts w:ascii="Arial" w:hAnsi="Arial" w:cs="Arial"/>
                <w:b/>
                <w:bCs/>
                <w:color w:val="000000"/>
                <w:sz w:val="18"/>
                <w:szCs w:val="18"/>
              </w:rPr>
            </w:pPr>
            <w:r w:rsidRPr="007A4C1E">
              <w:rPr>
                <w:rFonts w:ascii="Arial" w:hAnsi="Arial" w:cs="Arial"/>
                <w:b/>
                <w:bCs/>
                <w:color w:val="000000"/>
                <w:sz w:val="18"/>
                <w:szCs w:val="18"/>
              </w:rPr>
              <w:t>fx_low</w:t>
            </w:r>
          </w:p>
        </w:tc>
        <w:tc>
          <w:tcPr>
            <w:tcW w:w="928" w:type="pct"/>
            <w:tcBorders>
              <w:top w:val="single" w:sz="8" w:space="0" w:color="auto"/>
              <w:left w:val="nil"/>
              <w:bottom w:val="single" w:sz="8" w:space="0" w:color="auto"/>
              <w:right w:val="single" w:sz="8" w:space="0" w:color="auto"/>
            </w:tcBorders>
            <w:shd w:val="clear" w:color="auto" w:fill="auto"/>
            <w:vAlign w:val="center"/>
            <w:hideMark/>
          </w:tcPr>
          <w:p w14:paraId="4D3D8F37" w14:textId="77777777" w:rsidR="00C50BCE" w:rsidRPr="007A4C1E" w:rsidRDefault="00C50BCE" w:rsidP="005A4037">
            <w:pPr>
              <w:spacing w:after="0"/>
              <w:jc w:val="center"/>
              <w:rPr>
                <w:rFonts w:ascii="Arial" w:hAnsi="Arial" w:cs="Arial"/>
                <w:b/>
                <w:bCs/>
                <w:color w:val="000000"/>
                <w:sz w:val="18"/>
                <w:szCs w:val="18"/>
              </w:rPr>
            </w:pPr>
            <w:r w:rsidRPr="007A4C1E">
              <w:rPr>
                <w:rFonts w:ascii="Arial" w:hAnsi="Arial" w:cs="Arial"/>
                <w:b/>
                <w:bCs/>
                <w:color w:val="000000"/>
                <w:sz w:val="18"/>
                <w:szCs w:val="18"/>
              </w:rPr>
              <w:t>fx_high</w:t>
            </w:r>
          </w:p>
        </w:tc>
        <w:tc>
          <w:tcPr>
            <w:tcW w:w="882" w:type="pct"/>
            <w:tcBorders>
              <w:top w:val="single" w:sz="8" w:space="0" w:color="auto"/>
              <w:left w:val="nil"/>
              <w:bottom w:val="single" w:sz="8" w:space="0" w:color="auto"/>
              <w:right w:val="single" w:sz="8" w:space="0" w:color="auto"/>
            </w:tcBorders>
            <w:shd w:val="clear" w:color="auto" w:fill="auto"/>
            <w:vAlign w:val="center"/>
            <w:hideMark/>
          </w:tcPr>
          <w:p w14:paraId="4DAC18D5" w14:textId="77777777" w:rsidR="00C50BCE" w:rsidRPr="007A4C1E" w:rsidRDefault="00C50BCE" w:rsidP="005A4037">
            <w:pPr>
              <w:spacing w:after="0"/>
              <w:jc w:val="center"/>
              <w:rPr>
                <w:rFonts w:ascii="Arial" w:hAnsi="Arial" w:cs="Arial"/>
                <w:b/>
                <w:bCs/>
                <w:color w:val="000000"/>
                <w:sz w:val="18"/>
                <w:szCs w:val="18"/>
              </w:rPr>
            </w:pPr>
            <w:r w:rsidRPr="007A4C1E">
              <w:rPr>
                <w:rFonts w:ascii="Arial" w:hAnsi="Arial" w:cs="Arial"/>
                <w:b/>
                <w:bCs/>
                <w:color w:val="000000"/>
                <w:sz w:val="18"/>
                <w:szCs w:val="18"/>
              </w:rPr>
              <w:t>fy_low</w:t>
            </w:r>
          </w:p>
        </w:tc>
        <w:tc>
          <w:tcPr>
            <w:tcW w:w="928" w:type="pct"/>
            <w:tcBorders>
              <w:top w:val="single" w:sz="8" w:space="0" w:color="auto"/>
              <w:left w:val="nil"/>
              <w:bottom w:val="single" w:sz="8" w:space="0" w:color="auto"/>
              <w:right w:val="single" w:sz="8" w:space="0" w:color="auto"/>
            </w:tcBorders>
            <w:shd w:val="clear" w:color="auto" w:fill="auto"/>
            <w:vAlign w:val="center"/>
            <w:hideMark/>
          </w:tcPr>
          <w:p w14:paraId="5E4173C7" w14:textId="77777777" w:rsidR="00C50BCE" w:rsidRPr="007A4C1E" w:rsidRDefault="00C50BCE" w:rsidP="005A4037">
            <w:pPr>
              <w:spacing w:after="0"/>
              <w:jc w:val="center"/>
              <w:rPr>
                <w:rFonts w:ascii="Arial" w:hAnsi="Arial" w:cs="Arial"/>
                <w:b/>
                <w:bCs/>
                <w:color w:val="000000"/>
                <w:sz w:val="18"/>
                <w:szCs w:val="18"/>
              </w:rPr>
            </w:pPr>
            <w:r w:rsidRPr="007A4C1E">
              <w:rPr>
                <w:rFonts w:ascii="Arial" w:hAnsi="Arial" w:cs="Arial"/>
                <w:b/>
                <w:bCs/>
                <w:color w:val="000000"/>
                <w:sz w:val="18"/>
                <w:szCs w:val="18"/>
              </w:rPr>
              <w:t>fy_high</w:t>
            </w:r>
          </w:p>
        </w:tc>
      </w:tr>
      <w:tr w:rsidR="00C50BCE" w:rsidRPr="007A4C1E" w14:paraId="73D53F17" w14:textId="77777777" w:rsidTr="005A4037">
        <w:trPr>
          <w:trHeight w:val="270"/>
        </w:trPr>
        <w:tc>
          <w:tcPr>
            <w:tcW w:w="1342" w:type="pct"/>
            <w:tcBorders>
              <w:top w:val="nil"/>
              <w:left w:val="single" w:sz="8" w:space="0" w:color="auto"/>
              <w:bottom w:val="single" w:sz="8" w:space="0" w:color="auto"/>
              <w:right w:val="single" w:sz="8" w:space="0" w:color="auto"/>
            </w:tcBorders>
            <w:shd w:val="clear" w:color="000000" w:fill="F2F2F2"/>
            <w:vAlign w:val="center"/>
            <w:hideMark/>
          </w:tcPr>
          <w:p w14:paraId="6ED2179E"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UL Frequency [MHz]</w:t>
            </w:r>
          </w:p>
        </w:tc>
        <w:tc>
          <w:tcPr>
            <w:tcW w:w="919" w:type="pct"/>
            <w:tcBorders>
              <w:top w:val="nil"/>
              <w:left w:val="nil"/>
              <w:bottom w:val="single" w:sz="8" w:space="0" w:color="auto"/>
              <w:right w:val="single" w:sz="8" w:space="0" w:color="auto"/>
            </w:tcBorders>
            <w:shd w:val="clear" w:color="000000" w:fill="F2F2F2"/>
            <w:vAlign w:val="center"/>
            <w:hideMark/>
          </w:tcPr>
          <w:p w14:paraId="0CE0F426"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1920</w:t>
            </w:r>
          </w:p>
        </w:tc>
        <w:tc>
          <w:tcPr>
            <w:tcW w:w="928" w:type="pct"/>
            <w:tcBorders>
              <w:top w:val="nil"/>
              <w:left w:val="nil"/>
              <w:bottom w:val="single" w:sz="8" w:space="0" w:color="auto"/>
              <w:right w:val="single" w:sz="8" w:space="0" w:color="auto"/>
            </w:tcBorders>
            <w:shd w:val="clear" w:color="000000" w:fill="F2F2F2"/>
            <w:vAlign w:val="center"/>
            <w:hideMark/>
          </w:tcPr>
          <w:p w14:paraId="2D031113"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1980</w:t>
            </w:r>
          </w:p>
        </w:tc>
        <w:tc>
          <w:tcPr>
            <w:tcW w:w="882" w:type="pct"/>
            <w:tcBorders>
              <w:top w:val="nil"/>
              <w:left w:val="nil"/>
              <w:bottom w:val="single" w:sz="8" w:space="0" w:color="auto"/>
              <w:right w:val="single" w:sz="8" w:space="0" w:color="auto"/>
            </w:tcBorders>
            <w:shd w:val="clear" w:color="000000" w:fill="F2F2F2"/>
            <w:vAlign w:val="center"/>
            <w:hideMark/>
          </w:tcPr>
          <w:p w14:paraId="69B2D360"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1710</w:t>
            </w:r>
          </w:p>
        </w:tc>
        <w:tc>
          <w:tcPr>
            <w:tcW w:w="928" w:type="pct"/>
            <w:tcBorders>
              <w:top w:val="nil"/>
              <w:left w:val="nil"/>
              <w:bottom w:val="single" w:sz="8" w:space="0" w:color="auto"/>
              <w:right w:val="single" w:sz="8" w:space="0" w:color="auto"/>
            </w:tcBorders>
            <w:shd w:val="clear" w:color="000000" w:fill="F2F2F2"/>
            <w:vAlign w:val="center"/>
            <w:hideMark/>
          </w:tcPr>
          <w:p w14:paraId="0C64030A"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1785</w:t>
            </w:r>
          </w:p>
        </w:tc>
      </w:tr>
      <w:tr w:rsidR="00C50BCE" w:rsidRPr="007A4C1E" w14:paraId="722085A4" w14:textId="77777777" w:rsidTr="005A4037">
        <w:trPr>
          <w:trHeight w:val="270"/>
        </w:trPr>
        <w:tc>
          <w:tcPr>
            <w:tcW w:w="1342" w:type="pct"/>
            <w:tcBorders>
              <w:top w:val="nil"/>
              <w:left w:val="single" w:sz="8" w:space="0" w:color="auto"/>
              <w:bottom w:val="single" w:sz="8" w:space="0" w:color="auto"/>
              <w:right w:val="single" w:sz="8" w:space="0" w:color="auto"/>
            </w:tcBorders>
            <w:shd w:val="clear" w:color="000000" w:fill="F2F2F2"/>
            <w:vAlign w:val="center"/>
            <w:hideMark/>
          </w:tcPr>
          <w:p w14:paraId="56E258DB"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DL Frequency [MHz]</w:t>
            </w:r>
          </w:p>
        </w:tc>
        <w:tc>
          <w:tcPr>
            <w:tcW w:w="919" w:type="pct"/>
            <w:tcBorders>
              <w:top w:val="nil"/>
              <w:left w:val="nil"/>
              <w:bottom w:val="single" w:sz="8" w:space="0" w:color="auto"/>
              <w:right w:val="single" w:sz="8" w:space="0" w:color="auto"/>
            </w:tcBorders>
            <w:shd w:val="clear" w:color="000000" w:fill="F2F2F2"/>
            <w:vAlign w:val="center"/>
            <w:hideMark/>
          </w:tcPr>
          <w:p w14:paraId="44779B01"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2110</w:t>
            </w:r>
          </w:p>
        </w:tc>
        <w:tc>
          <w:tcPr>
            <w:tcW w:w="928" w:type="pct"/>
            <w:tcBorders>
              <w:top w:val="nil"/>
              <w:left w:val="nil"/>
              <w:bottom w:val="single" w:sz="8" w:space="0" w:color="auto"/>
              <w:right w:val="single" w:sz="8" w:space="0" w:color="auto"/>
            </w:tcBorders>
            <w:shd w:val="clear" w:color="000000" w:fill="F2F2F2"/>
            <w:vAlign w:val="center"/>
            <w:hideMark/>
          </w:tcPr>
          <w:p w14:paraId="3B826036"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2170</w:t>
            </w:r>
          </w:p>
        </w:tc>
        <w:tc>
          <w:tcPr>
            <w:tcW w:w="882" w:type="pct"/>
            <w:tcBorders>
              <w:top w:val="nil"/>
              <w:left w:val="nil"/>
              <w:bottom w:val="single" w:sz="8" w:space="0" w:color="auto"/>
              <w:right w:val="single" w:sz="8" w:space="0" w:color="auto"/>
            </w:tcBorders>
            <w:shd w:val="clear" w:color="000000" w:fill="F2F2F2"/>
            <w:vAlign w:val="center"/>
            <w:hideMark/>
          </w:tcPr>
          <w:p w14:paraId="13B1D235"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1805</w:t>
            </w:r>
          </w:p>
        </w:tc>
        <w:tc>
          <w:tcPr>
            <w:tcW w:w="928" w:type="pct"/>
            <w:tcBorders>
              <w:top w:val="nil"/>
              <w:left w:val="nil"/>
              <w:bottom w:val="single" w:sz="8" w:space="0" w:color="auto"/>
              <w:right w:val="single" w:sz="8" w:space="0" w:color="auto"/>
            </w:tcBorders>
            <w:shd w:val="clear" w:color="000000" w:fill="F2F2F2"/>
            <w:vAlign w:val="center"/>
            <w:hideMark/>
          </w:tcPr>
          <w:p w14:paraId="27DA05E2"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1880</w:t>
            </w:r>
          </w:p>
        </w:tc>
      </w:tr>
      <w:tr w:rsidR="00C50BCE" w:rsidRPr="007A4C1E" w14:paraId="5729DFB9" w14:textId="77777777" w:rsidTr="005A4037">
        <w:trPr>
          <w:trHeight w:val="270"/>
        </w:trPr>
        <w:tc>
          <w:tcPr>
            <w:tcW w:w="1342" w:type="pct"/>
            <w:tcBorders>
              <w:top w:val="nil"/>
              <w:left w:val="single" w:sz="12" w:space="0" w:color="auto"/>
              <w:bottom w:val="single" w:sz="8" w:space="0" w:color="auto"/>
              <w:right w:val="single" w:sz="8" w:space="0" w:color="auto"/>
            </w:tcBorders>
            <w:shd w:val="clear" w:color="auto" w:fill="auto"/>
            <w:vAlign w:val="center"/>
            <w:hideMark/>
          </w:tcPr>
          <w:p w14:paraId="64B3DCE9"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2nd order IMD products</w:t>
            </w:r>
          </w:p>
        </w:tc>
        <w:tc>
          <w:tcPr>
            <w:tcW w:w="919" w:type="pct"/>
            <w:tcBorders>
              <w:top w:val="nil"/>
              <w:left w:val="nil"/>
              <w:bottom w:val="single" w:sz="8" w:space="0" w:color="auto"/>
              <w:right w:val="single" w:sz="8" w:space="0" w:color="auto"/>
            </w:tcBorders>
            <w:shd w:val="clear" w:color="auto" w:fill="auto"/>
            <w:vAlign w:val="center"/>
            <w:hideMark/>
          </w:tcPr>
          <w:p w14:paraId="632ECC0E"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|fy_low – fx_high|</w:t>
            </w:r>
          </w:p>
        </w:tc>
        <w:tc>
          <w:tcPr>
            <w:tcW w:w="928" w:type="pct"/>
            <w:tcBorders>
              <w:top w:val="nil"/>
              <w:left w:val="nil"/>
              <w:bottom w:val="single" w:sz="8" w:space="0" w:color="auto"/>
              <w:right w:val="single" w:sz="8" w:space="0" w:color="auto"/>
            </w:tcBorders>
            <w:shd w:val="clear" w:color="auto" w:fill="auto"/>
            <w:vAlign w:val="center"/>
            <w:hideMark/>
          </w:tcPr>
          <w:p w14:paraId="15572721"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|fy_high – fx_low|</w:t>
            </w:r>
          </w:p>
        </w:tc>
        <w:tc>
          <w:tcPr>
            <w:tcW w:w="882" w:type="pct"/>
            <w:tcBorders>
              <w:top w:val="nil"/>
              <w:left w:val="nil"/>
              <w:bottom w:val="single" w:sz="8" w:space="0" w:color="auto"/>
              <w:right w:val="single" w:sz="8" w:space="0" w:color="auto"/>
            </w:tcBorders>
            <w:shd w:val="clear" w:color="auto" w:fill="auto"/>
            <w:vAlign w:val="center"/>
            <w:hideMark/>
          </w:tcPr>
          <w:p w14:paraId="4B84E1FF"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|fy_low + fx_low|</w:t>
            </w:r>
          </w:p>
        </w:tc>
        <w:tc>
          <w:tcPr>
            <w:tcW w:w="928" w:type="pct"/>
            <w:tcBorders>
              <w:top w:val="nil"/>
              <w:left w:val="nil"/>
              <w:bottom w:val="single" w:sz="8" w:space="0" w:color="auto"/>
              <w:right w:val="single" w:sz="12" w:space="0" w:color="auto"/>
            </w:tcBorders>
            <w:shd w:val="clear" w:color="auto" w:fill="auto"/>
            <w:vAlign w:val="center"/>
            <w:hideMark/>
          </w:tcPr>
          <w:p w14:paraId="43DED8A4"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|fy_high + fx_high|</w:t>
            </w:r>
          </w:p>
        </w:tc>
      </w:tr>
      <w:tr w:rsidR="00C50BCE" w:rsidRPr="007A4C1E" w14:paraId="270BA429" w14:textId="77777777" w:rsidTr="005A4037">
        <w:trPr>
          <w:trHeight w:val="270"/>
        </w:trPr>
        <w:tc>
          <w:tcPr>
            <w:tcW w:w="1342" w:type="pct"/>
            <w:tcBorders>
              <w:top w:val="nil"/>
              <w:left w:val="single" w:sz="12" w:space="0" w:color="auto"/>
              <w:bottom w:val="single" w:sz="12" w:space="0" w:color="auto"/>
              <w:right w:val="single" w:sz="8" w:space="0" w:color="auto"/>
            </w:tcBorders>
            <w:shd w:val="clear" w:color="auto" w:fill="auto"/>
            <w:vAlign w:val="center"/>
            <w:hideMark/>
          </w:tcPr>
          <w:p w14:paraId="7C78955E"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IMD frequency limits (MHz)</w:t>
            </w:r>
          </w:p>
        </w:tc>
        <w:tc>
          <w:tcPr>
            <w:tcW w:w="919" w:type="pct"/>
            <w:tcBorders>
              <w:top w:val="nil"/>
              <w:left w:val="nil"/>
              <w:bottom w:val="single" w:sz="12" w:space="0" w:color="auto"/>
              <w:right w:val="single" w:sz="8" w:space="0" w:color="auto"/>
            </w:tcBorders>
            <w:shd w:val="clear" w:color="auto" w:fill="auto"/>
            <w:vAlign w:val="center"/>
            <w:hideMark/>
          </w:tcPr>
          <w:p w14:paraId="39073D32"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270</w:t>
            </w:r>
          </w:p>
        </w:tc>
        <w:tc>
          <w:tcPr>
            <w:tcW w:w="928" w:type="pct"/>
            <w:tcBorders>
              <w:top w:val="nil"/>
              <w:left w:val="nil"/>
              <w:bottom w:val="single" w:sz="12" w:space="0" w:color="auto"/>
              <w:right w:val="single" w:sz="8" w:space="0" w:color="auto"/>
            </w:tcBorders>
            <w:shd w:val="clear" w:color="auto" w:fill="auto"/>
            <w:vAlign w:val="center"/>
            <w:hideMark/>
          </w:tcPr>
          <w:p w14:paraId="65C37F5A"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135</w:t>
            </w:r>
          </w:p>
        </w:tc>
        <w:tc>
          <w:tcPr>
            <w:tcW w:w="882" w:type="pct"/>
            <w:tcBorders>
              <w:top w:val="nil"/>
              <w:left w:val="nil"/>
              <w:bottom w:val="single" w:sz="12" w:space="0" w:color="auto"/>
              <w:right w:val="single" w:sz="8" w:space="0" w:color="auto"/>
            </w:tcBorders>
            <w:shd w:val="clear" w:color="auto" w:fill="auto"/>
            <w:vAlign w:val="center"/>
            <w:hideMark/>
          </w:tcPr>
          <w:p w14:paraId="17F997E2"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3630</w:t>
            </w:r>
          </w:p>
        </w:tc>
        <w:tc>
          <w:tcPr>
            <w:tcW w:w="928" w:type="pct"/>
            <w:tcBorders>
              <w:top w:val="nil"/>
              <w:left w:val="nil"/>
              <w:bottom w:val="single" w:sz="12" w:space="0" w:color="auto"/>
              <w:right w:val="single" w:sz="12" w:space="0" w:color="auto"/>
            </w:tcBorders>
            <w:shd w:val="clear" w:color="auto" w:fill="auto"/>
            <w:vAlign w:val="center"/>
            <w:hideMark/>
          </w:tcPr>
          <w:p w14:paraId="5D447A10"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3765</w:t>
            </w:r>
          </w:p>
        </w:tc>
      </w:tr>
      <w:tr w:rsidR="00C50BCE" w:rsidRPr="007A4C1E" w14:paraId="631457B4" w14:textId="77777777" w:rsidTr="005A4037">
        <w:trPr>
          <w:trHeight w:val="270"/>
        </w:trPr>
        <w:tc>
          <w:tcPr>
            <w:tcW w:w="1342" w:type="pct"/>
            <w:tcBorders>
              <w:top w:val="nil"/>
              <w:left w:val="single" w:sz="12" w:space="0" w:color="auto"/>
              <w:bottom w:val="single" w:sz="8" w:space="0" w:color="auto"/>
              <w:right w:val="single" w:sz="8" w:space="0" w:color="auto"/>
            </w:tcBorders>
            <w:shd w:val="clear" w:color="000000" w:fill="F2F2F2"/>
            <w:vAlign w:val="center"/>
            <w:hideMark/>
          </w:tcPr>
          <w:p w14:paraId="04A58566"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3rd order IMD products</w:t>
            </w:r>
          </w:p>
        </w:tc>
        <w:tc>
          <w:tcPr>
            <w:tcW w:w="919" w:type="pct"/>
            <w:tcBorders>
              <w:top w:val="nil"/>
              <w:left w:val="nil"/>
              <w:bottom w:val="single" w:sz="8" w:space="0" w:color="auto"/>
              <w:right w:val="single" w:sz="8" w:space="0" w:color="auto"/>
            </w:tcBorders>
            <w:shd w:val="clear" w:color="000000" w:fill="F2F2F2"/>
            <w:vAlign w:val="center"/>
            <w:hideMark/>
          </w:tcPr>
          <w:p w14:paraId="5CFB5EFD"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|2*fx_low – fy_high|</w:t>
            </w:r>
          </w:p>
        </w:tc>
        <w:tc>
          <w:tcPr>
            <w:tcW w:w="928" w:type="pct"/>
            <w:tcBorders>
              <w:top w:val="nil"/>
              <w:left w:val="nil"/>
              <w:bottom w:val="single" w:sz="8" w:space="0" w:color="auto"/>
              <w:right w:val="single" w:sz="8" w:space="0" w:color="auto"/>
            </w:tcBorders>
            <w:shd w:val="clear" w:color="000000" w:fill="F2F2F2"/>
            <w:vAlign w:val="center"/>
            <w:hideMark/>
          </w:tcPr>
          <w:p w14:paraId="3277EDF2"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|2*fx_high – fy_low|</w:t>
            </w:r>
          </w:p>
        </w:tc>
        <w:tc>
          <w:tcPr>
            <w:tcW w:w="882" w:type="pct"/>
            <w:tcBorders>
              <w:top w:val="nil"/>
              <w:left w:val="nil"/>
              <w:bottom w:val="single" w:sz="8" w:space="0" w:color="auto"/>
              <w:right w:val="single" w:sz="8" w:space="0" w:color="auto"/>
            </w:tcBorders>
            <w:shd w:val="clear" w:color="000000" w:fill="F2F2F2"/>
            <w:vAlign w:val="center"/>
            <w:hideMark/>
          </w:tcPr>
          <w:p w14:paraId="3DF0352E"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|2*fy_low – fx_high|</w:t>
            </w:r>
          </w:p>
        </w:tc>
        <w:tc>
          <w:tcPr>
            <w:tcW w:w="928" w:type="pct"/>
            <w:tcBorders>
              <w:top w:val="nil"/>
              <w:left w:val="nil"/>
              <w:bottom w:val="single" w:sz="8" w:space="0" w:color="auto"/>
              <w:right w:val="single" w:sz="12" w:space="0" w:color="auto"/>
            </w:tcBorders>
            <w:shd w:val="clear" w:color="000000" w:fill="F2F2F2"/>
            <w:vAlign w:val="center"/>
            <w:hideMark/>
          </w:tcPr>
          <w:p w14:paraId="4334FE80"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|2*fy_high – fx_low|</w:t>
            </w:r>
          </w:p>
        </w:tc>
      </w:tr>
      <w:tr w:rsidR="00C50BCE" w:rsidRPr="007A4C1E" w14:paraId="78CA320C" w14:textId="77777777" w:rsidTr="005A4037">
        <w:trPr>
          <w:trHeight w:val="270"/>
        </w:trPr>
        <w:tc>
          <w:tcPr>
            <w:tcW w:w="1342" w:type="pct"/>
            <w:tcBorders>
              <w:top w:val="nil"/>
              <w:left w:val="single" w:sz="12" w:space="0" w:color="auto"/>
              <w:bottom w:val="single" w:sz="8" w:space="0" w:color="auto"/>
              <w:right w:val="single" w:sz="8" w:space="0" w:color="auto"/>
            </w:tcBorders>
            <w:shd w:val="clear" w:color="000000" w:fill="F2F2F2"/>
            <w:vAlign w:val="center"/>
            <w:hideMark/>
          </w:tcPr>
          <w:p w14:paraId="1E75811D"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IMD frequency limits (MHz)</w:t>
            </w:r>
          </w:p>
        </w:tc>
        <w:tc>
          <w:tcPr>
            <w:tcW w:w="919" w:type="pct"/>
            <w:tcBorders>
              <w:top w:val="nil"/>
              <w:left w:val="nil"/>
              <w:bottom w:val="single" w:sz="8" w:space="0" w:color="auto"/>
              <w:right w:val="single" w:sz="8" w:space="0" w:color="auto"/>
            </w:tcBorders>
            <w:shd w:val="clear" w:color="000000" w:fill="F2F2F2"/>
            <w:vAlign w:val="center"/>
            <w:hideMark/>
          </w:tcPr>
          <w:p w14:paraId="1CE6FE85"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2055</w:t>
            </w:r>
          </w:p>
        </w:tc>
        <w:tc>
          <w:tcPr>
            <w:tcW w:w="928" w:type="pct"/>
            <w:tcBorders>
              <w:top w:val="nil"/>
              <w:left w:val="nil"/>
              <w:bottom w:val="single" w:sz="8" w:space="0" w:color="auto"/>
              <w:right w:val="single" w:sz="8" w:space="0" w:color="auto"/>
            </w:tcBorders>
            <w:shd w:val="clear" w:color="000000" w:fill="F2F2F2"/>
            <w:vAlign w:val="center"/>
            <w:hideMark/>
          </w:tcPr>
          <w:p w14:paraId="64BEE4A5"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2250</w:t>
            </w:r>
          </w:p>
        </w:tc>
        <w:tc>
          <w:tcPr>
            <w:tcW w:w="882" w:type="pct"/>
            <w:tcBorders>
              <w:top w:val="nil"/>
              <w:left w:val="nil"/>
              <w:bottom w:val="single" w:sz="8" w:space="0" w:color="auto"/>
              <w:right w:val="single" w:sz="8" w:space="0" w:color="auto"/>
            </w:tcBorders>
            <w:shd w:val="clear" w:color="000000" w:fill="F2F2F2"/>
            <w:vAlign w:val="center"/>
            <w:hideMark/>
          </w:tcPr>
          <w:p w14:paraId="0A566DDA"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1440</w:t>
            </w:r>
          </w:p>
        </w:tc>
        <w:tc>
          <w:tcPr>
            <w:tcW w:w="928" w:type="pct"/>
            <w:tcBorders>
              <w:top w:val="nil"/>
              <w:left w:val="nil"/>
              <w:bottom w:val="single" w:sz="8" w:space="0" w:color="auto"/>
              <w:right w:val="single" w:sz="12" w:space="0" w:color="auto"/>
            </w:tcBorders>
            <w:shd w:val="clear" w:color="000000" w:fill="F2F2F2"/>
            <w:vAlign w:val="center"/>
            <w:hideMark/>
          </w:tcPr>
          <w:p w14:paraId="30C10ADB"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1650</w:t>
            </w:r>
          </w:p>
        </w:tc>
      </w:tr>
      <w:tr w:rsidR="00C50BCE" w:rsidRPr="007A4C1E" w14:paraId="61CCA666" w14:textId="77777777" w:rsidTr="005A4037">
        <w:trPr>
          <w:trHeight w:val="270"/>
        </w:trPr>
        <w:tc>
          <w:tcPr>
            <w:tcW w:w="1342" w:type="pct"/>
            <w:tcBorders>
              <w:top w:val="nil"/>
              <w:left w:val="single" w:sz="12" w:space="0" w:color="auto"/>
              <w:bottom w:val="single" w:sz="8" w:space="0" w:color="auto"/>
              <w:right w:val="single" w:sz="8" w:space="0" w:color="auto"/>
            </w:tcBorders>
            <w:shd w:val="clear" w:color="000000" w:fill="F2F2F2"/>
            <w:vAlign w:val="center"/>
            <w:hideMark/>
          </w:tcPr>
          <w:p w14:paraId="7FEEE2ED"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3rd order IMD products</w:t>
            </w:r>
          </w:p>
        </w:tc>
        <w:tc>
          <w:tcPr>
            <w:tcW w:w="919" w:type="pct"/>
            <w:tcBorders>
              <w:top w:val="nil"/>
              <w:left w:val="nil"/>
              <w:bottom w:val="single" w:sz="8" w:space="0" w:color="auto"/>
              <w:right w:val="single" w:sz="8" w:space="0" w:color="auto"/>
            </w:tcBorders>
            <w:shd w:val="clear" w:color="000000" w:fill="F2F2F2"/>
            <w:vAlign w:val="center"/>
            <w:hideMark/>
          </w:tcPr>
          <w:p w14:paraId="0A84A5F2"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|2*fx_low + fy_low|</w:t>
            </w:r>
          </w:p>
        </w:tc>
        <w:tc>
          <w:tcPr>
            <w:tcW w:w="928" w:type="pct"/>
            <w:tcBorders>
              <w:top w:val="nil"/>
              <w:left w:val="nil"/>
              <w:bottom w:val="single" w:sz="8" w:space="0" w:color="auto"/>
              <w:right w:val="single" w:sz="8" w:space="0" w:color="auto"/>
            </w:tcBorders>
            <w:shd w:val="clear" w:color="000000" w:fill="F2F2F2"/>
            <w:vAlign w:val="center"/>
            <w:hideMark/>
          </w:tcPr>
          <w:p w14:paraId="1DDEF488"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|2*fx_high + fy_high|</w:t>
            </w:r>
          </w:p>
        </w:tc>
        <w:tc>
          <w:tcPr>
            <w:tcW w:w="882" w:type="pct"/>
            <w:tcBorders>
              <w:top w:val="nil"/>
              <w:left w:val="nil"/>
              <w:bottom w:val="single" w:sz="8" w:space="0" w:color="auto"/>
              <w:right w:val="single" w:sz="8" w:space="0" w:color="auto"/>
            </w:tcBorders>
            <w:shd w:val="clear" w:color="000000" w:fill="F2F2F2"/>
            <w:vAlign w:val="center"/>
            <w:hideMark/>
          </w:tcPr>
          <w:p w14:paraId="0D57C10D"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|2*fy_low + fx_low|</w:t>
            </w:r>
          </w:p>
        </w:tc>
        <w:tc>
          <w:tcPr>
            <w:tcW w:w="928" w:type="pct"/>
            <w:tcBorders>
              <w:top w:val="nil"/>
              <w:left w:val="nil"/>
              <w:bottom w:val="single" w:sz="8" w:space="0" w:color="auto"/>
              <w:right w:val="single" w:sz="12" w:space="0" w:color="auto"/>
            </w:tcBorders>
            <w:shd w:val="clear" w:color="000000" w:fill="F2F2F2"/>
            <w:vAlign w:val="center"/>
            <w:hideMark/>
          </w:tcPr>
          <w:p w14:paraId="7A95D9AC"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|2*fy_high + fx_high|</w:t>
            </w:r>
          </w:p>
        </w:tc>
      </w:tr>
      <w:tr w:rsidR="00C50BCE" w:rsidRPr="007A4C1E" w14:paraId="299214C5" w14:textId="77777777" w:rsidTr="005A4037">
        <w:trPr>
          <w:trHeight w:val="270"/>
        </w:trPr>
        <w:tc>
          <w:tcPr>
            <w:tcW w:w="1342" w:type="pct"/>
            <w:tcBorders>
              <w:top w:val="nil"/>
              <w:left w:val="single" w:sz="12" w:space="0" w:color="auto"/>
              <w:bottom w:val="single" w:sz="12" w:space="0" w:color="auto"/>
              <w:right w:val="single" w:sz="8" w:space="0" w:color="auto"/>
            </w:tcBorders>
            <w:shd w:val="clear" w:color="000000" w:fill="F2F2F2"/>
            <w:vAlign w:val="center"/>
            <w:hideMark/>
          </w:tcPr>
          <w:p w14:paraId="03188E45"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IMD frequency limits (MHz)</w:t>
            </w:r>
          </w:p>
        </w:tc>
        <w:tc>
          <w:tcPr>
            <w:tcW w:w="919" w:type="pct"/>
            <w:tcBorders>
              <w:top w:val="nil"/>
              <w:left w:val="nil"/>
              <w:bottom w:val="single" w:sz="12" w:space="0" w:color="auto"/>
              <w:right w:val="single" w:sz="8" w:space="0" w:color="auto"/>
            </w:tcBorders>
            <w:shd w:val="clear" w:color="000000" w:fill="F2F2F2"/>
            <w:vAlign w:val="center"/>
            <w:hideMark/>
          </w:tcPr>
          <w:p w14:paraId="6016A02A"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5550</w:t>
            </w:r>
          </w:p>
        </w:tc>
        <w:tc>
          <w:tcPr>
            <w:tcW w:w="928" w:type="pct"/>
            <w:tcBorders>
              <w:top w:val="nil"/>
              <w:left w:val="nil"/>
              <w:bottom w:val="single" w:sz="12" w:space="0" w:color="auto"/>
              <w:right w:val="single" w:sz="8" w:space="0" w:color="auto"/>
            </w:tcBorders>
            <w:shd w:val="clear" w:color="000000" w:fill="F2F2F2"/>
            <w:vAlign w:val="center"/>
            <w:hideMark/>
          </w:tcPr>
          <w:p w14:paraId="5F0B66D1"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5745</w:t>
            </w:r>
          </w:p>
        </w:tc>
        <w:tc>
          <w:tcPr>
            <w:tcW w:w="882" w:type="pct"/>
            <w:tcBorders>
              <w:top w:val="nil"/>
              <w:left w:val="nil"/>
              <w:bottom w:val="single" w:sz="12" w:space="0" w:color="auto"/>
              <w:right w:val="single" w:sz="8" w:space="0" w:color="auto"/>
            </w:tcBorders>
            <w:shd w:val="clear" w:color="000000" w:fill="F2F2F2"/>
            <w:vAlign w:val="center"/>
            <w:hideMark/>
          </w:tcPr>
          <w:p w14:paraId="53743E8F"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5340</w:t>
            </w:r>
          </w:p>
        </w:tc>
        <w:tc>
          <w:tcPr>
            <w:tcW w:w="928" w:type="pct"/>
            <w:tcBorders>
              <w:top w:val="nil"/>
              <w:left w:val="nil"/>
              <w:bottom w:val="single" w:sz="12" w:space="0" w:color="auto"/>
              <w:right w:val="single" w:sz="12" w:space="0" w:color="auto"/>
            </w:tcBorders>
            <w:shd w:val="clear" w:color="000000" w:fill="F2F2F2"/>
            <w:vAlign w:val="center"/>
            <w:hideMark/>
          </w:tcPr>
          <w:p w14:paraId="2D90DD99"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5550</w:t>
            </w:r>
          </w:p>
        </w:tc>
      </w:tr>
      <w:tr w:rsidR="00C50BCE" w:rsidRPr="007A4C1E" w14:paraId="633DEBC0" w14:textId="77777777" w:rsidTr="005A4037">
        <w:trPr>
          <w:trHeight w:val="270"/>
        </w:trPr>
        <w:tc>
          <w:tcPr>
            <w:tcW w:w="1342" w:type="pct"/>
            <w:tcBorders>
              <w:top w:val="nil"/>
              <w:left w:val="single" w:sz="12" w:space="0" w:color="auto"/>
              <w:bottom w:val="single" w:sz="8" w:space="0" w:color="auto"/>
              <w:right w:val="single" w:sz="8" w:space="0" w:color="auto"/>
            </w:tcBorders>
            <w:shd w:val="clear" w:color="auto" w:fill="auto"/>
            <w:vAlign w:val="center"/>
            <w:hideMark/>
          </w:tcPr>
          <w:p w14:paraId="64338967"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Two-tone 4th order IMD products</w:t>
            </w:r>
          </w:p>
        </w:tc>
        <w:tc>
          <w:tcPr>
            <w:tcW w:w="919" w:type="pct"/>
            <w:tcBorders>
              <w:top w:val="nil"/>
              <w:left w:val="nil"/>
              <w:bottom w:val="single" w:sz="8" w:space="0" w:color="auto"/>
              <w:right w:val="single" w:sz="8" w:space="0" w:color="auto"/>
            </w:tcBorders>
            <w:shd w:val="clear" w:color="auto" w:fill="auto"/>
            <w:vAlign w:val="center"/>
            <w:hideMark/>
          </w:tcPr>
          <w:p w14:paraId="282B2B55"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|3*fx_low –1* fy_high|</w:t>
            </w:r>
          </w:p>
        </w:tc>
        <w:tc>
          <w:tcPr>
            <w:tcW w:w="928" w:type="pct"/>
            <w:tcBorders>
              <w:top w:val="nil"/>
              <w:left w:val="nil"/>
              <w:bottom w:val="single" w:sz="8" w:space="0" w:color="auto"/>
              <w:right w:val="single" w:sz="8" w:space="0" w:color="auto"/>
            </w:tcBorders>
            <w:shd w:val="clear" w:color="auto" w:fill="auto"/>
            <w:vAlign w:val="center"/>
            <w:hideMark/>
          </w:tcPr>
          <w:p w14:paraId="1B2A1979"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|3*fx_high – 1*fy_low|</w:t>
            </w:r>
          </w:p>
        </w:tc>
        <w:tc>
          <w:tcPr>
            <w:tcW w:w="882" w:type="pct"/>
            <w:tcBorders>
              <w:top w:val="nil"/>
              <w:left w:val="nil"/>
              <w:bottom w:val="single" w:sz="8" w:space="0" w:color="auto"/>
              <w:right w:val="single" w:sz="8" w:space="0" w:color="auto"/>
            </w:tcBorders>
            <w:shd w:val="clear" w:color="auto" w:fill="auto"/>
            <w:vAlign w:val="center"/>
            <w:hideMark/>
          </w:tcPr>
          <w:p w14:paraId="391FF646"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|3*fy_low – 1*fx_high|</w:t>
            </w:r>
          </w:p>
        </w:tc>
        <w:tc>
          <w:tcPr>
            <w:tcW w:w="928" w:type="pct"/>
            <w:tcBorders>
              <w:top w:val="nil"/>
              <w:left w:val="nil"/>
              <w:bottom w:val="single" w:sz="8" w:space="0" w:color="auto"/>
              <w:right w:val="single" w:sz="12" w:space="0" w:color="auto"/>
            </w:tcBorders>
            <w:shd w:val="clear" w:color="auto" w:fill="auto"/>
            <w:vAlign w:val="center"/>
            <w:hideMark/>
          </w:tcPr>
          <w:p w14:paraId="1A37A191"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|3*fy_high – 1*fx_low|</w:t>
            </w:r>
          </w:p>
        </w:tc>
      </w:tr>
      <w:tr w:rsidR="00C50BCE" w:rsidRPr="007A4C1E" w14:paraId="43D7B04A" w14:textId="77777777" w:rsidTr="005A4037">
        <w:trPr>
          <w:trHeight w:val="270"/>
        </w:trPr>
        <w:tc>
          <w:tcPr>
            <w:tcW w:w="1342" w:type="pct"/>
            <w:tcBorders>
              <w:top w:val="nil"/>
              <w:left w:val="single" w:sz="12" w:space="0" w:color="auto"/>
              <w:bottom w:val="single" w:sz="8" w:space="0" w:color="auto"/>
              <w:right w:val="single" w:sz="8" w:space="0" w:color="auto"/>
            </w:tcBorders>
            <w:shd w:val="clear" w:color="auto" w:fill="auto"/>
            <w:vAlign w:val="center"/>
            <w:hideMark/>
          </w:tcPr>
          <w:p w14:paraId="598A07CE"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IMD frequency limits (MHz)</w:t>
            </w:r>
          </w:p>
        </w:tc>
        <w:tc>
          <w:tcPr>
            <w:tcW w:w="919" w:type="pct"/>
            <w:tcBorders>
              <w:top w:val="nil"/>
              <w:left w:val="nil"/>
              <w:bottom w:val="single" w:sz="8" w:space="0" w:color="auto"/>
              <w:right w:val="single" w:sz="8" w:space="0" w:color="auto"/>
            </w:tcBorders>
            <w:shd w:val="clear" w:color="auto" w:fill="auto"/>
            <w:vAlign w:val="center"/>
            <w:hideMark/>
          </w:tcPr>
          <w:p w14:paraId="1F5A489F"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3975</w:t>
            </w:r>
          </w:p>
        </w:tc>
        <w:tc>
          <w:tcPr>
            <w:tcW w:w="928" w:type="pct"/>
            <w:tcBorders>
              <w:top w:val="nil"/>
              <w:left w:val="nil"/>
              <w:bottom w:val="single" w:sz="8" w:space="0" w:color="auto"/>
              <w:right w:val="single" w:sz="8" w:space="0" w:color="auto"/>
            </w:tcBorders>
            <w:shd w:val="clear" w:color="auto" w:fill="auto"/>
            <w:vAlign w:val="center"/>
            <w:hideMark/>
          </w:tcPr>
          <w:p w14:paraId="65A0CCFB"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4230</w:t>
            </w:r>
          </w:p>
        </w:tc>
        <w:tc>
          <w:tcPr>
            <w:tcW w:w="882" w:type="pct"/>
            <w:tcBorders>
              <w:top w:val="nil"/>
              <w:left w:val="nil"/>
              <w:bottom w:val="single" w:sz="8" w:space="0" w:color="auto"/>
              <w:right w:val="single" w:sz="8" w:space="0" w:color="auto"/>
            </w:tcBorders>
            <w:shd w:val="clear" w:color="auto" w:fill="auto"/>
            <w:vAlign w:val="center"/>
            <w:hideMark/>
          </w:tcPr>
          <w:p w14:paraId="64E4B57D"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3150</w:t>
            </w:r>
          </w:p>
        </w:tc>
        <w:tc>
          <w:tcPr>
            <w:tcW w:w="928" w:type="pct"/>
            <w:tcBorders>
              <w:top w:val="nil"/>
              <w:left w:val="nil"/>
              <w:bottom w:val="single" w:sz="8" w:space="0" w:color="auto"/>
              <w:right w:val="single" w:sz="12" w:space="0" w:color="auto"/>
            </w:tcBorders>
            <w:shd w:val="clear" w:color="auto" w:fill="auto"/>
            <w:vAlign w:val="center"/>
            <w:hideMark/>
          </w:tcPr>
          <w:p w14:paraId="3513635D"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3435</w:t>
            </w:r>
          </w:p>
        </w:tc>
      </w:tr>
      <w:tr w:rsidR="00C50BCE" w:rsidRPr="007A4C1E" w14:paraId="5BDB3633" w14:textId="77777777" w:rsidTr="005A4037">
        <w:trPr>
          <w:trHeight w:val="270"/>
        </w:trPr>
        <w:tc>
          <w:tcPr>
            <w:tcW w:w="1342" w:type="pct"/>
            <w:tcBorders>
              <w:top w:val="nil"/>
              <w:left w:val="single" w:sz="12" w:space="0" w:color="auto"/>
              <w:bottom w:val="single" w:sz="8" w:space="0" w:color="auto"/>
              <w:right w:val="single" w:sz="8" w:space="0" w:color="auto"/>
            </w:tcBorders>
            <w:shd w:val="clear" w:color="auto" w:fill="auto"/>
            <w:vAlign w:val="center"/>
            <w:hideMark/>
          </w:tcPr>
          <w:p w14:paraId="4492E7FD"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Two-tone 4th order IMD products</w:t>
            </w:r>
          </w:p>
        </w:tc>
        <w:tc>
          <w:tcPr>
            <w:tcW w:w="919" w:type="pct"/>
            <w:tcBorders>
              <w:top w:val="nil"/>
              <w:left w:val="nil"/>
              <w:bottom w:val="single" w:sz="8" w:space="0" w:color="auto"/>
              <w:right w:val="single" w:sz="8" w:space="0" w:color="auto"/>
            </w:tcBorders>
            <w:shd w:val="clear" w:color="auto" w:fill="auto"/>
            <w:vAlign w:val="center"/>
            <w:hideMark/>
          </w:tcPr>
          <w:p w14:paraId="52DABE55"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|2*fx_low –2* fy_high|</w:t>
            </w:r>
          </w:p>
        </w:tc>
        <w:tc>
          <w:tcPr>
            <w:tcW w:w="928" w:type="pct"/>
            <w:tcBorders>
              <w:top w:val="nil"/>
              <w:left w:val="nil"/>
              <w:bottom w:val="single" w:sz="8" w:space="0" w:color="auto"/>
              <w:right w:val="single" w:sz="8" w:space="0" w:color="auto"/>
            </w:tcBorders>
            <w:shd w:val="clear" w:color="auto" w:fill="auto"/>
            <w:vAlign w:val="center"/>
            <w:hideMark/>
          </w:tcPr>
          <w:p w14:paraId="2CC4B286"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|2*fx_high –2* fy_low|</w:t>
            </w:r>
          </w:p>
        </w:tc>
        <w:tc>
          <w:tcPr>
            <w:tcW w:w="882" w:type="pct"/>
            <w:tcBorders>
              <w:top w:val="nil"/>
              <w:left w:val="nil"/>
              <w:bottom w:val="single" w:sz="8" w:space="0" w:color="auto"/>
              <w:right w:val="single" w:sz="8" w:space="0" w:color="auto"/>
            </w:tcBorders>
            <w:shd w:val="clear" w:color="auto" w:fill="auto"/>
            <w:vAlign w:val="center"/>
            <w:hideMark/>
          </w:tcPr>
          <w:p w14:paraId="11018AE3"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|2*fx_low +2* fy_low|</w:t>
            </w:r>
          </w:p>
        </w:tc>
        <w:tc>
          <w:tcPr>
            <w:tcW w:w="928" w:type="pct"/>
            <w:tcBorders>
              <w:top w:val="nil"/>
              <w:left w:val="nil"/>
              <w:bottom w:val="single" w:sz="8" w:space="0" w:color="auto"/>
              <w:right w:val="single" w:sz="12" w:space="0" w:color="auto"/>
            </w:tcBorders>
            <w:shd w:val="clear" w:color="auto" w:fill="auto"/>
            <w:vAlign w:val="center"/>
            <w:hideMark/>
          </w:tcPr>
          <w:p w14:paraId="0339CF88"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|2*fx_high +2* fy_high|</w:t>
            </w:r>
          </w:p>
        </w:tc>
      </w:tr>
      <w:tr w:rsidR="00C50BCE" w:rsidRPr="007A4C1E" w14:paraId="3ACFCF25" w14:textId="77777777" w:rsidTr="005A4037">
        <w:trPr>
          <w:trHeight w:val="270"/>
        </w:trPr>
        <w:tc>
          <w:tcPr>
            <w:tcW w:w="1342" w:type="pct"/>
            <w:tcBorders>
              <w:top w:val="nil"/>
              <w:left w:val="single" w:sz="12" w:space="0" w:color="auto"/>
              <w:bottom w:val="single" w:sz="8" w:space="0" w:color="auto"/>
              <w:right w:val="single" w:sz="8" w:space="0" w:color="auto"/>
            </w:tcBorders>
            <w:shd w:val="clear" w:color="auto" w:fill="auto"/>
            <w:vAlign w:val="center"/>
            <w:hideMark/>
          </w:tcPr>
          <w:p w14:paraId="03BB194D"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IMD frequency limits (MHz)</w:t>
            </w:r>
          </w:p>
        </w:tc>
        <w:tc>
          <w:tcPr>
            <w:tcW w:w="919" w:type="pct"/>
            <w:tcBorders>
              <w:top w:val="nil"/>
              <w:left w:val="nil"/>
              <w:bottom w:val="single" w:sz="8" w:space="0" w:color="auto"/>
              <w:right w:val="single" w:sz="8" w:space="0" w:color="auto"/>
            </w:tcBorders>
            <w:shd w:val="clear" w:color="auto" w:fill="auto"/>
            <w:vAlign w:val="center"/>
            <w:hideMark/>
          </w:tcPr>
          <w:p w14:paraId="3BC65020"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270</w:t>
            </w:r>
          </w:p>
        </w:tc>
        <w:tc>
          <w:tcPr>
            <w:tcW w:w="928" w:type="pct"/>
            <w:tcBorders>
              <w:top w:val="nil"/>
              <w:left w:val="nil"/>
              <w:bottom w:val="single" w:sz="8" w:space="0" w:color="auto"/>
              <w:right w:val="single" w:sz="8" w:space="0" w:color="auto"/>
            </w:tcBorders>
            <w:shd w:val="clear" w:color="auto" w:fill="auto"/>
            <w:vAlign w:val="center"/>
            <w:hideMark/>
          </w:tcPr>
          <w:p w14:paraId="41FCBB75"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540</w:t>
            </w:r>
          </w:p>
        </w:tc>
        <w:tc>
          <w:tcPr>
            <w:tcW w:w="882" w:type="pct"/>
            <w:tcBorders>
              <w:top w:val="nil"/>
              <w:left w:val="nil"/>
              <w:bottom w:val="single" w:sz="8" w:space="0" w:color="auto"/>
              <w:right w:val="single" w:sz="8" w:space="0" w:color="auto"/>
            </w:tcBorders>
            <w:shd w:val="clear" w:color="auto" w:fill="auto"/>
            <w:vAlign w:val="center"/>
            <w:hideMark/>
          </w:tcPr>
          <w:p w14:paraId="17B05D8F"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7260</w:t>
            </w:r>
          </w:p>
        </w:tc>
        <w:tc>
          <w:tcPr>
            <w:tcW w:w="928" w:type="pct"/>
            <w:tcBorders>
              <w:top w:val="nil"/>
              <w:left w:val="nil"/>
              <w:bottom w:val="single" w:sz="8" w:space="0" w:color="auto"/>
              <w:right w:val="single" w:sz="12" w:space="0" w:color="auto"/>
            </w:tcBorders>
            <w:shd w:val="clear" w:color="auto" w:fill="auto"/>
            <w:vAlign w:val="center"/>
            <w:hideMark/>
          </w:tcPr>
          <w:p w14:paraId="6401F98F"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7530</w:t>
            </w:r>
          </w:p>
        </w:tc>
      </w:tr>
      <w:tr w:rsidR="00C50BCE" w:rsidRPr="007A4C1E" w14:paraId="0B4E94D2" w14:textId="77777777" w:rsidTr="005A4037">
        <w:trPr>
          <w:trHeight w:val="270"/>
        </w:trPr>
        <w:tc>
          <w:tcPr>
            <w:tcW w:w="1342" w:type="pct"/>
            <w:tcBorders>
              <w:top w:val="nil"/>
              <w:left w:val="single" w:sz="12" w:space="0" w:color="auto"/>
              <w:bottom w:val="single" w:sz="8" w:space="0" w:color="auto"/>
              <w:right w:val="single" w:sz="8" w:space="0" w:color="auto"/>
            </w:tcBorders>
            <w:shd w:val="clear" w:color="auto" w:fill="auto"/>
            <w:vAlign w:val="center"/>
            <w:hideMark/>
          </w:tcPr>
          <w:p w14:paraId="514AA35E"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Two-tone 4th order IMD products</w:t>
            </w:r>
          </w:p>
        </w:tc>
        <w:tc>
          <w:tcPr>
            <w:tcW w:w="919" w:type="pct"/>
            <w:tcBorders>
              <w:top w:val="nil"/>
              <w:left w:val="nil"/>
              <w:bottom w:val="single" w:sz="8" w:space="0" w:color="auto"/>
              <w:right w:val="single" w:sz="8" w:space="0" w:color="auto"/>
            </w:tcBorders>
            <w:shd w:val="clear" w:color="auto" w:fill="auto"/>
            <w:vAlign w:val="center"/>
            <w:hideMark/>
          </w:tcPr>
          <w:p w14:paraId="376A40B0"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|3*fx_low +1* fy_low|</w:t>
            </w:r>
          </w:p>
        </w:tc>
        <w:tc>
          <w:tcPr>
            <w:tcW w:w="928" w:type="pct"/>
            <w:tcBorders>
              <w:top w:val="nil"/>
              <w:left w:val="nil"/>
              <w:bottom w:val="single" w:sz="8" w:space="0" w:color="auto"/>
              <w:right w:val="single" w:sz="8" w:space="0" w:color="auto"/>
            </w:tcBorders>
            <w:shd w:val="clear" w:color="auto" w:fill="auto"/>
            <w:vAlign w:val="center"/>
            <w:hideMark/>
          </w:tcPr>
          <w:p w14:paraId="02407D3A"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|3*fx_high + 1*fy_high|</w:t>
            </w:r>
          </w:p>
        </w:tc>
        <w:tc>
          <w:tcPr>
            <w:tcW w:w="882" w:type="pct"/>
            <w:tcBorders>
              <w:top w:val="nil"/>
              <w:left w:val="nil"/>
              <w:bottom w:val="single" w:sz="8" w:space="0" w:color="auto"/>
              <w:right w:val="single" w:sz="8" w:space="0" w:color="auto"/>
            </w:tcBorders>
            <w:shd w:val="clear" w:color="auto" w:fill="auto"/>
            <w:vAlign w:val="center"/>
            <w:hideMark/>
          </w:tcPr>
          <w:p w14:paraId="7F10D303"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|3*fy_low + 1*fx_low|</w:t>
            </w:r>
          </w:p>
        </w:tc>
        <w:tc>
          <w:tcPr>
            <w:tcW w:w="928" w:type="pct"/>
            <w:tcBorders>
              <w:top w:val="nil"/>
              <w:left w:val="nil"/>
              <w:bottom w:val="single" w:sz="8" w:space="0" w:color="auto"/>
              <w:right w:val="single" w:sz="12" w:space="0" w:color="auto"/>
            </w:tcBorders>
            <w:shd w:val="clear" w:color="auto" w:fill="auto"/>
            <w:vAlign w:val="center"/>
            <w:hideMark/>
          </w:tcPr>
          <w:p w14:paraId="437C1C18"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|3*fy_high + 1*fx_high|</w:t>
            </w:r>
          </w:p>
        </w:tc>
      </w:tr>
      <w:tr w:rsidR="00C50BCE" w:rsidRPr="007A4C1E" w14:paraId="7B162021" w14:textId="77777777" w:rsidTr="005A4037">
        <w:trPr>
          <w:trHeight w:val="270"/>
        </w:trPr>
        <w:tc>
          <w:tcPr>
            <w:tcW w:w="1342" w:type="pct"/>
            <w:tcBorders>
              <w:top w:val="nil"/>
              <w:left w:val="single" w:sz="12" w:space="0" w:color="auto"/>
              <w:bottom w:val="single" w:sz="12" w:space="0" w:color="auto"/>
              <w:right w:val="single" w:sz="8" w:space="0" w:color="auto"/>
            </w:tcBorders>
            <w:shd w:val="clear" w:color="auto" w:fill="auto"/>
            <w:vAlign w:val="center"/>
            <w:hideMark/>
          </w:tcPr>
          <w:p w14:paraId="60AFF66F"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IMD frequency limits (MHz)</w:t>
            </w:r>
          </w:p>
        </w:tc>
        <w:tc>
          <w:tcPr>
            <w:tcW w:w="919" w:type="pct"/>
            <w:tcBorders>
              <w:top w:val="nil"/>
              <w:left w:val="nil"/>
              <w:bottom w:val="single" w:sz="12" w:space="0" w:color="auto"/>
              <w:right w:val="single" w:sz="8" w:space="0" w:color="auto"/>
            </w:tcBorders>
            <w:shd w:val="clear" w:color="000000" w:fill="FFFFFF"/>
            <w:vAlign w:val="center"/>
            <w:hideMark/>
          </w:tcPr>
          <w:p w14:paraId="598DD85D"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7470</w:t>
            </w:r>
          </w:p>
        </w:tc>
        <w:tc>
          <w:tcPr>
            <w:tcW w:w="928" w:type="pct"/>
            <w:tcBorders>
              <w:top w:val="nil"/>
              <w:left w:val="nil"/>
              <w:bottom w:val="single" w:sz="12" w:space="0" w:color="auto"/>
              <w:right w:val="single" w:sz="8" w:space="0" w:color="auto"/>
            </w:tcBorders>
            <w:shd w:val="clear" w:color="000000" w:fill="FFFFFF"/>
            <w:vAlign w:val="center"/>
            <w:hideMark/>
          </w:tcPr>
          <w:p w14:paraId="31B25209"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7725</w:t>
            </w:r>
          </w:p>
        </w:tc>
        <w:tc>
          <w:tcPr>
            <w:tcW w:w="882" w:type="pct"/>
            <w:tcBorders>
              <w:top w:val="nil"/>
              <w:left w:val="nil"/>
              <w:bottom w:val="single" w:sz="12" w:space="0" w:color="auto"/>
              <w:right w:val="single" w:sz="8" w:space="0" w:color="auto"/>
            </w:tcBorders>
            <w:shd w:val="clear" w:color="000000" w:fill="FFFFFF"/>
            <w:vAlign w:val="center"/>
            <w:hideMark/>
          </w:tcPr>
          <w:p w14:paraId="2101EC7A"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7050</w:t>
            </w:r>
          </w:p>
        </w:tc>
        <w:tc>
          <w:tcPr>
            <w:tcW w:w="928" w:type="pct"/>
            <w:tcBorders>
              <w:top w:val="nil"/>
              <w:left w:val="nil"/>
              <w:bottom w:val="single" w:sz="12" w:space="0" w:color="auto"/>
              <w:right w:val="single" w:sz="12" w:space="0" w:color="auto"/>
            </w:tcBorders>
            <w:shd w:val="clear" w:color="000000" w:fill="FFFFFF"/>
            <w:vAlign w:val="center"/>
            <w:hideMark/>
          </w:tcPr>
          <w:p w14:paraId="61D9C98D"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7335</w:t>
            </w:r>
          </w:p>
        </w:tc>
      </w:tr>
      <w:tr w:rsidR="00C50BCE" w:rsidRPr="007A4C1E" w14:paraId="09D5CE97" w14:textId="77777777" w:rsidTr="005A4037">
        <w:trPr>
          <w:trHeight w:val="270"/>
        </w:trPr>
        <w:tc>
          <w:tcPr>
            <w:tcW w:w="1342" w:type="pct"/>
            <w:tcBorders>
              <w:top w:val="nil"/>
              <w:left w:val="single" w:sz="12" w:space="0" w:color="auto"/>
              <w:bottom w:val="single" w:sz="8" w:space="0" w:color="auto"/>
              <w:right w:val="single" w:sz="8" w:space="0" w:color="auto"/>
            </w:tcBorders>
            <w:shd w:val="clear" w:color="000000" w:fill="F2F2F2"/>
            <w:vAlign w:val="center"/>
            <w:hideMark/>
          </w:tcPr>
          <w:p w14:paraId="1ADB8023"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Two-tone 5th order IMD products</w:t>
            </w:r>
          </w:p>
        </w:tc>
        <w:tc>
          <w:tcPr>
            <w:tcW w:w="919" w:type="pct"/>
            <w:tcBorders>
              <w:top w:val="nil"/>
              <w:left w:val="nil"/>
              <w:bottom w:val="single" w:sz="8" w:space="0" w:color="auto"/>
              <w:right w:val="single" w:sz="8" w:space="0" w:color="auto"/>
            </w:tcBorders>
            <w:shd w:val="clear" w:color="000000" w:fill="F2F2F2"/>
            <w:vAlign w:val="center"/>
            <w:hideMark/>
          </w:tcPr>
          <w:p w14:paraId="71CF72CA"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|fx_low – 4*fy_high|</w:t>
            </w:r>
          </w:p>
        </w:tc>
        <w:tc>
          <w:tcPr>
            <w:tcW w:w="928" w:type="pct"/>
            <w:tcBorders>
              <w:top w:val="nil"/>
              <w:left w:val="nil"/>
              <w:bottom w:val="single" w:sz="8" w:space="0" w:color="auto"/>
              <w:right w:val="single" w:sz="8" w:space="0" w:color="auto"/>
            </w:tcBorders>
            <w:shd w:val="clear" w:color="000000" w:fill="F2F2F2"/>
            <w:vAlign w:val="center"/>
            <w:hideMark/>
          </w:tcPr>
          <w:p w14:paraId="3E739270"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|fx_high – 4*fy_low|</w:t>
            </w:r>
          </w:p>
        </w:tc>
        <w:tc>
          <w:tcPr>
            <w:tcW w:w="882" w:type="pct"/>
            <w:tcBorders>
              <w:top w:val="nil"/>
              <w:left w:val="nil"/>
              <w:bottom w:val="single" w:sz="8" w:space="0" w:color="auto"/>
              <w:right w:val="single" w:sz="8" w:space="0" w:color="auto"/>
            </w:tcBorders>
            <w:shd w:val="clear" w:color="000000" w:fill="F2F2F2"/>
            <w:vAlign w:val="center"/>
            <w:hideMark/>
          </w:tcPr>
          <w:p w14:paraId="72C5B19E"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|fy_low – 4*fx_high|</w:t>
            </w:r>
          </w:p>
        </w:tc>
        <w:tc>
          <w:tcPr>
            <w:tcW w:w="928" w:type="pct"/>
            <w:tcBorders>
              <w:top w:val="nil"/>
              <w:left w:val="nil"/>
              <w:bottom w:val="single" w:sz="8" w:space="0" w:color="auto"/>
              <w:right w:val="single" w:sz="12" w:space="0" w:color="auto"/>
            </w:tcBorders>
            <w:shd w:val="clear" w:color="000000" w:fill="F2F2F2"/>
            <w:vAlign w:val="center"/>
            <w:hideMark/>
          </w:tcPr>
          <w:p w14:paraId="253BFFEC"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|fy_high – 4*fx_low|</w:t>
            </w:r>
          </w:p>
        </w:tc>
      </w:tr>
      <w:tr w:rsidR="00C50BCE" w:rsidRPr="007A4C1E" w14:paraId="28B3B80A" w14:textId="77777777" w:rsidTr="005A4037">
        <w:trPr>
          <w:trHeight w:val="270"/>
        </w:trPr>
        <w:tc>
          <w:tcPr>
            <w:tcW w:w="1342" w:type="pct"/>
            <w:tcBorders>
              <w:top w:val="nil"/>
              <w:left w:val="single" w:sz="12" w:space="0" w:color="auto"/>
              <w:bottom w:val="single" w:sz="8" w:space="0" w:color="auto"/>
              <w:right w:val="single" w:sz="8" w:space="0" w:color="auto"/>
            </w:tcBorders>
            <w:shd w:val="clear" w:color="000000" w:fill="F2F2F2"/>
            <w:vAlign w:val="center"/>
            <w:hideMark/>
          </w:tcPr>
          <w:p w14:paraId="6A631FC4"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IMD frequency limits (MHz)</w:t>
            </w:r>
          </w:p>
        </w:tc>
        <w:tc>
          <w:tcPr>
            <w:tcW w:w="919" w:type="pct"/>
            <w:tcBorders>
              <w:top w:val="nil"/>
              <w:left w:val="nil"/>
              <w:bottom w:val="single" w:sz="8" w:space="0" w:color="auto"/>
              <w:right w:val="single" w:sz="8" w:space="0" w:color="auto"/>
            </w:tcBorders>
            <w:shd w:val="clear" w:color="000000" w:fill="F2F2F2"/>
            <w:vAlign w:val="center"/>
            <w:hideMark/>
          </w:tcPr>
          <w:p w14:paraId="77C682C8"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5220</w:t>
            </w:r>
          </w:p>
        </w:tc>
        <w:tc>
          <w:tcPr>
            <w:tcW w:w="928" w:type="pct"/>
            <w:tcBorders>
              <w:top w:val="nil"/>
              <w:left w:val="nil"/>
              <w:bottom w:val="single" w:sz="8" w:space="0" w:color="auto"/>
              <w:right w:val="single" w:sz="8" w:space="0" w:color="auto"/>
            </w:tcBorders>
            <w:shd w:val="clear" w:color="000000" w:fill="F2F2F2"/>
            <w:vAlign w:val="center"/>
            <w:hideMark/>
          </w:tcPr>
          <w:p w14:paraId="15943808"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4860</w:t>
            </w:r>
          </w:p>
        </w:tc>
        <w:tc>
          <w:tcPr>
            <w:tcW w:w="882" w:type="pct"/>
            <w:tcBorders>
              <w:top w:val="nil"/>
              <w:left w:val="nil"/>
              <w:bottom w:val="single" w:sz="8" w:space="0" w:color="auto"/>
              <w:right w:val="single" w:sz="8" w:space="0" w:color="auto"/>
            </w:tcBorders>
            <w:shd w:val="clear" w:color="000000" w:fill="F2F2F2"/>
            <w:vAlign w:val="center"/>
            <w:hideMark/>
          </w:tcPr>
          <w:p w14:paraId="72364AAB"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6210</w:t>
            </w:r>
          </w:p>
        </w:tc>
        <w:tc>
          <w:tcPr>
            <w:tcW w:w="928" w:type="pct"/>
            <w:tcBorders>
              <w:top w:val="nil"/>
              <w:left w:val="nil"/>
              <w:bottom w:val="single" w:sz="8" w:space="0" w:color="auto"/>
              <w:right w:val="single" w:sz="12" w:space="0" w:color="auto"/>
            </w:tcBorders>
            <w:shd w:val="clear" w:color="000000" w:fill="F2F2F2"/>
            <w:vAlign w:val="center"/>
            <w:hideMark/>
          </w:tcPr>
          <w:p w14:paraId="27DB7211"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5895</w:t>
            </w:r>
          </w:p>
        </w:tc>
      </w:tr>
      <w:tr w:rsidR="00C50BCE" w:rsidRPr="007A4C1E" w14:paraId="26896736" w14:textId="77777777" w:rsidTr="005A4037">
        <w:trPr>
          <w:trHeight w:val="270"/>
        </w:trPr>
        <w:tc>
          <w:tcPr>
            <w:tcW w:w="1342" w:type="pct"/>
            <w:tcBorders>
              <w:top w:val="nil"/>
              <w:left w:val="single" w:sz="12" w:space="0" w:color="auto"/>
              <w:bottom w:val="single" w:sz="8" w:space="0" w:color="auto"/>
              <w:right w:val="single" w:sz="8" w:space="0" w:color="auto"/>
            </w:tcBorders>
            <w:shd w:val="clear" w:color="000000" w:fill="F2F2F2"/>
            <w:vAlign w:val="center"/>
            <w:hideMark/>
          </w:tcPr>
          <w:p w14:paraId="11A82483"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Two-tone 5th order IMD products</w:t>
            </w:r>
          </w:p>
        </w:tc>
        <w:tc>
          <w:tcPr>
            <w:tcW w:w="919" w:type="pct"/>
            <w:tcBorders>
              <w:top w:val="nil"/>
              <w:left w:val="nil"/>
              <w:bottom w:val="single" w:sz="8" w:space="0" w:color="auto"/>
              <w:right w:val="single" w:sz="8" w:space="0" w:color="auto"/>
            </w:tcBorders>
            <w:shd w:val="clear" w:color="000000" w:fill="F2F2F2"/>
            <w:vAlign w:val="center"/>
            <w:hideMark/>
          </w:tcPr>
          <w:p w14:paraId="7A8D7700"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|2*fx_low - 3*fy_high|</w:t>
            </w:r>
          </w:p>
        </w:tc>
        <w:tc>
          <w:tcPr>
            <w:tcW w:w="928" w:type="pct"/>
            <w:tcBorders>
              <w:top w:val="nil"/>
              <w:left w:val="nil"/>
              <w:bottom w:val="single" w:sz="8" w:space="0" w:color="auto"/>
              <w:right w:val="single" w:sz="8" w:space="0" w:color="auto"/>
            </w:tcBorders>
            <w:shd w:val="clear" w:color="000000" w:fill="F2F2F2"/>
            <w:vAlign w:val="center"/>
            <w:hideMark/>
          </w:tcPr>
          <w:p w14:paraId="201B2ACC"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|2*fx_high - 3*fy_low|</w:t>
            </w:r>
          </w:p>
        </w:tc>
        <w:tc>
          <w:tcPr>
            <w:tcW w:w="882" w:type="pct"/>
            <w:tcBorders>
              <w:top w:val="nil"/>
              <w:left w:val="nil"/>
              <w:bottom w:val="single" w:sz="8" w:space="0" w:color="auto"/>
              <w:right w:val="single" w:sz="8" w:space="0" w:color="auto"/>
            </w:tcBorders>
            <w:shd w:val="clear" w:color="000000" w:fill="F2F2F2"/>
            <w:vAlign w:val="center"/>
            <w:hideMark/>
          </w:tcPr>
          <w:p w14:paraId="4D4587E2"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|2*fy_low - 3*fx_high|</w:t>
            </w:r>
          </w:p>
        </w:tc>
        <w:tc>
          <w:tcPr>
            <w:tcW w:w="928" w:type="pct"/>
            <w:tcBorders>
              <w:top w:val="nil"/>
              <w:left w:val="nil"/>
              <w:bottom w:val="single" w:sz="8" w:space="0" w:color="auto"/>
              <w:right w:val="single" w:sz="12" w:space="0" w:color="auto"/>
            </w:tcBorders>
            <w:shd w:val="clear" w:color="000000" w:fill="F2F2F2"/>
            <w:vAlign w:val="center"/>
            <w:hideMark/>
          </w:tcPr>
          <w:p w14:paraId="7F7AD6A5"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|2*fy_high -3*fx_low|</w:t>
            </w:r>
          </w:p>
        </w:tc>
      </w:tr>
      <w:tr w:rsidR="00C50BCE" w:rsidRPr="007A4C1E" w14:paraId="4169FC5C" w14:textId="77777777" w:rsidTr="005A4037">
        <w:trPr>
          <w:trHeight w:val="270"/>
        </w:trPr>
        <w:tc>
          <w:tcPr>
            <w:tcW w:w="1342" w:type="pct"/>
            <w:tcBorders>
              <w:top w:val="nil"/>
              <w:left w:val="single" w:sz="12" w:space="0" w:color="auto"/>
              <w:bottom w:val="single" w:sz="8" w:space="0" w:color="auto"/>
              <w:right w:val="single" w:sz="8" w:space="0" w:color="auto"/>
            </w:tcBorders>
            <w:shd w:val="clear" w:color="000000" w:fill="F2F2F2"/>
            <w:vAlign w:val="center"/>
            <w:hideMark/>
          </w:tcPr>
          <w:p w14:paraId="0049526C"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IMD frequency limits (MHz)</w:t>
            </w:r>
          </w:p>
        </w:tc>
        <w:tc>
          <w:tcPr>
            <w:tcW w:w="919" w:type="pct"/>
            <w:tcBorders>
              <w:top w:val="nil"/>
              <w:left w:val="nil"/>
              <w:bottom w:val="single" w:sz="8" w:space="0" w:color="auto"/>
              <w:right w:val="single" w:sz="8" w:space="0" w:color="auto"/>
            </w:tcBorders>
            <w:shd w:val="clear" w:color="000000" w:fill="F2F2F2"/>
            <w:vAlign w:val="center"/>
            <w:hideMark/>
          </w:tcPr>
          <w:p w14:paraId="17EB9782"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1515</w:t>
            </w:r>
          </w:p>
        </w:tc>
        <w:tc>
          <w:tcPr>
            <w:tcW w:w="928" w:type="pct"/>
            <w:tcBorders>
              <w:top w:val="nil"/>
              <w:left w:val="nil"/>
              <w:bottom w:val="single" w:sz="8" w:space="0" w:color="auto"/>
              <w:right w:val="single" w:sz="8" w:space="0" w:color="auto"/>
            </w:tcBorders>
            <w:shd w:val="clear" w:color="000000" w:fill="F2F2F2"/>
            <w:vAlign w:val="center"/>
            <w:hideMark/>
          </w:tcPr>
          <w:p w14:paraId="44201864"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1170</w:t>
            </w:r>
          </w:p>
        </w:tc>
        <w:tc>
          <w:tcPr>
            <w:tcW w:w="882" w:type="pct"/>
            <w:tcBorders>
              <w:top w:val="nil"/>
              <w:left w:val="nil"/>
              <w:bottom w:val="single" w:sz="8" w:space="0" w:color="auto"/>
              <w:right w:val="single" w:sz="8" w:space="0" w:color="auto"/>
            </w:tcBorders>
            <w:shd w:val="clear" w:color="000000" w:fill="F2F2F2"/>
            <w:vAlign w:val="center"/>
            <w:hideMark/>
          </w:tcPr>
          <w:p w14:paraId="1E548516"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2520</w:t>
            </w:r>
          </w:p>
        </w:tc>
        <w:tc>
          <w:tcPr>
            <w:tcW w:w="928" w:type="pct"/>
            <w:tcBorders>
              <w:top w:val="nil"/>
              <w:left w:val="nil"/>
              <w:bottom w:val="single" w:sz="8" w:space="0" w:color="auto"/>
              <w:right w:val="single" w:sz="12" w:space="0" w:color="auto"/>
            </w:tcBorders>
            <w:shd w:val="clear" w:color="000000" w:fill="F2F2F2"/>
            <w:vAlign w:val="center"/>
            <w:hideMark/>
          </w:tcPr>
          <w:p w14:paraId="2B8250FE"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2190</w:t>
            </w:r>
          </w:p>
        </w:tc>
      </w:tr>
      <w:tr w:rsidR="00C50BCE" w:rsidRPr="007A4C1E" w14:paraId="23E389B7" w14:textId="77777777" w:rsidTr="005A4037">
        <w:trPr>
          <w:trHeight w:val="270"/>
        </w:trPr>
        <w:tc>
          <w:tcPr>
            <w:tcW w:w="1342" w:type="pct"/>
            <w:tcBorders>
              <w:top w:val="nil"/>
              <w:left w:val="single" w:sz="12" w:space="0" w:color="auto"/>
              <w:bottom w:val="single" w:sz="8" w:space="0" w:color="auto"/>
              <w:right w:val="single" w:sz="8" w:space="0" w:color="auto"/>
            </w:tcBorders>
            <w:shd w:val="clear" w:color="000000" w:fill="F2F2F2"/>
            <w:vAlign w:val="center"/>
            <w:hideMark/>
          </w:tcPr>
          <w:p w14:paraId="1A033854"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Two-tone 5th order IMD products</w:t>
            </w:r>
          </w:p>
        </w:tc>
        <w:tc>
          <w:tcPr>
            <w:tcW w:w="919" w:type="pct"/>
            <w:tcBorders>
              <w:top w:val="nil"/>
              <w:left w:val="nil"/>
              <w:bottom w:val="single" w:sz="8" w:space="0" w:color="auto"/>
              <w:right w:val="single" w:sz="8" w:space="0" w:color="auto"/>
            </w:tcBorders>
            <w:shd w:val="clear" w:color="000000" w:fill="F2F2F2"/>
            <w:vAlign w:val="center"/>
            <w:hideMark/>
          </w:tcPr>
          <w:p w14:paraId="0894BF5E"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|fx_low + 4*fy_low|</w:t>
            </w:r>
          </w:p>
        </w:tc>
        <w:tc>
          <w:tcPr>
            <w:tcW w:w="928" w:type="pct"/>
            <w:tcBorders>
              <w:top w:val="nil"/>
              <w:left w:val="nil"/>
              <w:bottom w:val="single" w:sz="8" w:space="0" w:color="auto"/>
              <w:right w:val="single" w:sz="8" w:space="0" w:color="auto"/>
            </w:tcBorders>
            <w:shd w:val="clear" w:color="000000" w:fill="F2F2F2"/>
            <w:vAlign w:val="center"/>
            <w:hideMark/>
          </w:tcPr>
          <w:p w14:paraId="4D7E2C40"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|fx_high + 4*fy_high|</w:t>
            </w:r>
          </w:p>
        </w:tc>
        <w:tc>
          <w:tcPr>
            <w:tcW w:w="882" w:type="pct"/>
            <w:tcBorders>
              <w:top w:val="nil"/>
              <w:left w:val="nil"/>
              <w:bottom w:val="single" w:sz="8" w:space="0" w:color="auto"/>
              <w:right w:val="single" w:sz="8" w:space="0" w:color="auto"/>
            </w:tcBorders>
            <w:shd w:val="clear" w:color="000000" w:fill="F2F2F2"/>
            <w:vAlign w:val="center"/>
            <w:hideMark/>
          </w:tcPr>
          <w:p w14:paraId="7C746871"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|fy_low + 4*fx_low|</w:t>
            </w:r>
          </w:p>
        </w:tc>
        <w:tc>
          <w:tcPr>
            <w:tcW w:w="928" w:type="pct"/>
            <w:tcBorders>
              <w:top w:val="nil"/>
              <w:left w:val="nil"/>
              <w:bottom w:val="single" w:sz="8" w:space="0" w:color="auto"/>
              <w:right w:val="single" w:sz="12" w:space="0" w:color="auto"/>
            </w:tcBorders>
            <w:shd w:val="clear" w:color="000000" w:fill="F2F2F2"/>
            <w:vAlign w:val="center"/>
            <w:hideMark/>
          </w:tcPr>
          <w:p w14:paraId="18D7A50C"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|fy_high + 4*fx_high|</w:t>
            </w:r>
          </w:p>
        </w:tc>
      </w:tr>
      <w:tr w:rsidR="00C50BCE" w:rsidRPr="007A4C1E" w14:paraId="421A70A0" w14:textId="77777777" w:rsidTr="005A4037">
        <w:trPr>
          <w:trHeight w:val="270"/>
        </w:trPr>
        <w:tc>
          <w:tcPr>
            <w:tcW w:w="1342" w:type="pct"/>
            <w:tcBorders>
              <w:top w:val="nil"/>
              <w:left w:val="single" w:sz="12" w:space="0" w:color="auto"/>
              <w:bottom w:val="single" w:sz="8" w:space="0" w:color="auto"/>
              <w:right w:val="single" w:sz="8" w:space="0" w:color="auto"/>
            </w:tcBorders>
            <w:shd w:val="clear" w:color="000000" w:fill="F2F2F2"/>
            <w:vAlign w:val="center"/>
            <w:hideMark/>
          </w:tcPr>
          <w:p w14:paraId="6B26E87A"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IMD frequency limits (MHz)</w:t>
            </w:r>
          </w:p>
        </w:tc>
        <w:tc>
          <w:tcPr>
            <w:tcW w:w="919" w:type="pct"/>
            <w:tcBorders>
              <w:top w:val="nil"/>
              <w:left w:val="nil"/>
              <w:bottom w:val="single" w:sz="8" w:space="0" w:color="auto"/>
              <w:right w:val="single" w:sz="8" w:space="0" w:color="auto"/>
            </w:tcBorders>
            <w:shd w:val="clear" w:color="000000" w:fill="F2F2F2"/>
            <w:vAlign w:val="center"/>
            <w:hideMark/>
          </w:tcPr>
          <w:p w14:paraId="4EB17699"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8760</w:t>
            </w:r>
          </w:p>
        </w:tc>
        <w:tc>
          <w:tcPr>
            <w:tcW w:w="928" w:type="pct"/>
            <w:tcBorders>
              <w:top w:val="nil"/>
              <w:left w:val="nil"/>
              <w:bottom w:val="single" w:sz="8" w:space="0" w:color="auto"/>
              <w:right w:val="single" w:sz="8" w:space="0" w:color="auto"/>
            </w:tcBorders>
            <w:shd w:val="clear" w:color="000000" w:fill="F2F2F2"/>
            <w:vAlign w:val="center"/>
            <w:hideMark/>
          </w:tcPr>
          <w:p w14:paraId="091FA32D"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9120</w:t>
            </w:r>
          </w:p>
        </w:tc>
        <w:tc>
          <w:tcPr>
            <w:tcW w:w="882" w:type="pct"/>
            <w:tcBorders>
              <w:top w:val="nil"/>
              <w:left w:val="nil"/>
              <w:bottom w:val="single" w:sz="8" w:space="0" w:color="auto"/>
              <w:right w:val="single" w:sz="8" w:space="0" w:color="auto"/>
            </w:tcBorders>
            <w:shd w:val="clear" w:color="000000" w:fill="F2F2F2"/>
            <w:vAlign w:val="center"/>
            <w:hideMark/>
          </w:tcPr>
          <w:p w14:paraId="1DC3B5CA"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9390</w:t>
            </w:r>
          </w:p>
        </w:tc>
        <w:tc>
          <w:tcPr>
            <w:tcW w:w="928" w:type="pct"/>
            <w:tcBorders>
              <w:top w:val="nil"/>
              <w:left w:val="nil"/>
              <w:bottom w:val="single" w:sz="8" w:space="0" w:color="auto"/>
              <w:right w:val="single" w:sz="12" w:space="0" w:color="auto"/>
            </w:tcBorders>
            <w:shd w:val="clear" w:color="000000" w:fill="F2F2F2"/>
            <w:vAlign w:val="center"/>
            <w:hideMark/>
          </w:tcPr>
          <w:p w14:paraId="7821C1F3"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9705</w:t>
            </w:r>
          </w:p>
        </w:tc>
      </w:tr>
      <w:tr w:rsidR="00C50BCE" w:rsidRPr="007A4C1E" w14:paraId="70BF33D9" w14:textId="77777777" w:rsidTr="005A4037">
        <w:trPr>
          <w:trHeight w:val="270"/>
        </w:trPr>
        <w:tc>
          <w:tcPr>
            <w:tcW w:w="1342" w:type="pct"/>
            <w:tcBorders>
              <w:top w:val="nil"/>
              <w:left w:val="single" w:sz="12" w:space="0" w:color="auto"/>
              <w:bottom w:val="single" w:sz="8" w:space="0" w:color="auto"/>
              <w:right w:val="single" w:sz="8" w:space="0" w:color="auto"/>
            </w:tcBorders>
            <w:shd w:val="clear" w:color="000000" w:fill="F2F2F2"/>
            <w:vAlign w:val="center"/>
            <w:hideMark/>
          </w:tcPr>
          <w:p w14:paraId="0B5F92F4"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Two-tone 5th order IMD products</w:t>
            </w:r>
          </w:p>
        </w:tc>
        <w:tc>
          <w:tcPr>
            <w:tcW w:w="919" w:type="pct"/>
            <w:tcBorders>
              <w:top w:val="nil"/>
              <w:left w:val="nil"/>
              <w:bottom w:val="single" w:sz="8" w:space="0" w:color="auto"/>
              <w:right w:val="single" w:sz="8" w:space="0" w:color="auto"/>
            </w:tcBorders>
            <w:shd w:val="clear" w:color="000000" w:fill="F2F2F2"/>
            <w:vAlign w:val="center"/>
            <w:hideMark/>
          </w:tcPr>
          <w:p w14:paraId="6C955289"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|2*fx_low + 3*fy_low|</w:t>
            </w:r>
          </w:p>
        </w:tc>
        <w:tc>
          <w:tcPr>
            <w:tcW w:w="928" w:type="pct"/>
            <w:tcBorders>
              <w:top w:val="nil"/>
              <w:left w:val="nil"/>
              <w:bottom w:val="single" w:sz="8" w:space="0" w:color="auto"/>
              <w:right w:val="single" w:sz="8" w:space="0" w:color="auto"/>
            </w:tcBorders>
            <w:shd w:val="clear" w:color="000000" w:fill="F2F2F2"/>
            <w:vAlign w:val="center"/>
            <w:hideMark/>
          </w:tcPr>
          <w:p w14:paraId="378C3EF1"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|2*fx_high + 3*fy_high|</w:t>
            </w:r>
          </w:p>
        </w:tc>
        <w:tc>
          <w:tcPr>
            <w:tcW w:w="882" w:type="pct"/>
            <w:tcBorders>
              <w:top w:val="nil"/>
              <w:left w:val="nil"/>
              <w:bottom w:val="single" w:sz="8" w:space="0" w:color="auto"/>
              <w:right w:val="single" w:sz="8" w:space="0" w:color="auto"/>
            </w:tcBorders>
            <w:shd w:val="clear" w:color="000000" w:fill="F2F2F2"/>
            <w:vAlign w:val="center"/>
            <w:hideMark/>
          </w:tcPr>
          <w:p w14:paraId="1A57700E"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|2*fy_low + 3*fx_low|</w:t>
            </w:r>
          </w:p>
        </w:tc>
        <w:tc>
          <w:tcPr>
            <w:tcW w:w="928" w:type="pct"/>
            <w:tcBorders>
              <w:top w:val="nil"/>
              <w:left w:val="nil"/>
              <w:bottom w:val="single" w:sz="8" w:space="0" w:color="auto"/>
              <w:right w:val="single" w:sz="12" w:space="0" w:color="auto"/>
            </w:tcBorders>
            <w:shd w:val="clear" w:color="000000" w:fill="F2F2F2"/>
            <w:vAlign w:val="center"/>
            <w:hideMark/>
          </w:tcPr>
          <w:p w14:paraId="27728E06"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|2*fy_high + 3*fx_high|</w:t>
            </w:r>
          </w:p>
        </w:tc>
      </w:tr>
      <w:tr w:rsidR="00C50BCE" w:rsidRPr="007A4C1E" w14:paraId="12DDA149" w14:textId="77777777" w:rsidTr="005A4037">
        <w:trPr>
          <w:trHeight w:val="270"/>
        </w:trPr>
        <w:tc>
          <w:tcPr>
            <w:tcW w:w="1342" w:type="pct"/>
            <w:tcBorders>
              <w:top w:val="nil"/>
              <w:left w:val="single" w:sz="12" w:space="0" w:color="auto"/>
              <w:bottom w:val="single" w:sz="12" w:space="0" w:color="auto"/>
              <w:right w:val="single" w:sz="8" w:space="0" w:color="auto"/>
            </w:tcBorders>
            <w:shd w:val="clear" w:color="000000" w:fill="F2F2F2"/>
            <w:vAlign w:val="center"/>
            <w:hideMark/>
          </w:tcPr>
          <w:p w14:paraId="72350A75"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IMD frequency limits (MHz)</w:t>
            </w:r>
          </w:p>
        </w:tc>
        <w:tc>
          <w:tcPr>
            <w:tcW w:w="919" w:type="pct"/>
            <w:tcBorders>
              <w:top w:val="nil"/>
              <w:left w:val="nil"/>
              <w:bottom w:val="single" w:sz="12" w:space="0" w:color="auto"/>
              <w:right w:val="single" w:sz="8" w:space="0" w:color="auto"/>
            </w:tcBorders>
            <w:shd w:val="clear" w:color="000000" w:fill="F2F2F2"/>
            <w:vAlign w:val="center"/>
            <w:hideMark/>
          </w:tcPr>
          <w:p w14:paraId="77DF29CE"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8970</w:t>
            </w:r>
          </w:p>
        </w:tc>
        <w:tc>
          <w:tcPr>
            <w:tcW w:w="928" w:type="pct"/>
            <w:tcBorders>
              <w:top w:val="nil"/>
              <w:left w:val="nil"/>
              <w:bottom w:val="single" w:sz="12" w:space="0" w:color="auto"/>
              <w:right w:val="single" w:sz="8" w:space="0" w:color="auto"/>
            </w:tcBorders>
            <w:shd w:val="clear" w:color="000000" w:fill="F2F2F2"/>
            <w:vAlign w:val="center"/>
            <w:hideMark/>
          </w:tcPr>
          <w:p w14:paraId="4753B50D"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9315</w:t>
            </w:r>
          </w:p>
        </w:tc>
        <w:tc>
          <w:tcPr>
            <w:tcW w:w="882" w:type="pct"/>
            <w:tcBorders>
              <w:top w:val="nil"/>
              <w:left w:val="nil"/>
              <w:bottom w:val="single" w:sz="12" w:space="0" w:color="auto"/>
              <w:right w:val="single" w:sz="8" w:space="0" w:color="auto"/>
            </w:tcBorders>
            <w:shd w:val="clear" w:color="000000" w:fill="F2F2F2"/>
            <w:vAlign w:val="center"/>
            <w:hideMark/>
          </w:tcPr>
          <w:p w14:paraId="71559F3E"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9180</w:t>
            </w:r>
          </w:p>
        </w:tc>
        <w:tc>
          <w:tcPr>
            <w:tcW w:w="928" w:type="pct"/>
            <w:tcBorders>
              <w:top w:val="nil"/>
              <w:left w:val="nil"/>
              <w:bottom w:val="single" w:sz="12" w:space="0" w:color="auto"/>
              <w:right w:val="single" w:sz="12" w:space="0" w:color="auto"/>
            </w:tcBorders>
            <w:shd w:val="clear" w:color="000000" w:fill="F2F2F2"/>
            <w:vAlign w:val="center"/>
            <w:hideMark/>
          </w:tcPr>
          <w:p w14:paraId="7CCB0076"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9510</w:t>
            </w:r>
          </w:p>
        </w:tc>
      </w:tr>
    </w:tbl>
    <w:p w14:paraId="5B812F15" w14:textId="77777777" w:rsidR="00C50BCE" w:rsidRPr="0073594C" w:rsidRDefault="00C50BCE" w:rsidP="00C50BCE">
      <w:pPr>
        <w:rPr>
          <w:lang w:eastAsia="ko-KR"/>
        </w:rPr>
      </w:pPr>
    </w:p>
    <w:p w14:paraId="05F81000" w14:textId="4F9CD84C" w:rsidR="00C50BCE" w:rsidRPr="0073594C" w:rsidRDefault="00C50BCE" w:rsidP="00C50BCE">
      <w:pPr>
        <w:jc w:val="center"/>
        <w:rPr>
          <w:lang w:eastAsia="zh-CN"/>
        </w:rPr>
      </w:pPr>
      <w:r w:rsidRPr="0073594C">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58</w:t>
      </w:r>
      <w:r w:rsidRPr="0073594C">
        <w:rPr>
          <w:rFonts w:ascii="Arial" w:hAnsi="Arial" w:cs="Arial"/>
          <w:b/>
          <w:bCs/>
          <w:lang w:val="en-US" w:eastAsia="zh-CN"/>
        </w:rPr>
        <w:t>.2</w:t>
      </w:r>
      <w:r w:rsidRPr="0073594C">
        <w:rPr>
          <w:rFonts w:ascii="Arial" w:hAnsi="Arial" w:cs="Arial"/>
          <w:b/>
          <w:bCs/>
          <w:lang w:val="en-US"/>
        </w:rPr>
        <w:t>.</w:t>
      </w:r>
      <w:r>
        <w:rPr>
          <w:rFonts w:ascii="Arial" w:hAnsi="Arial" w:cs="Arial"/>
          <w:b/>
          <w:bCs/>
          <w:lang w:val="en-US" w:eastAsia="zh-CN"/>
        </w:rPr>
        <w:t>1</w:t>
      </w:r>
      <w:r w:rsidRPr="0073594C">
        <w:rPr>
          <w:rFonts w:ascii="Arial" w:hAnsi="Arial" w:cs="Arial"/>
          <w:b/>
          <w:bCs/>
          <w:lang w:val="en-US"/>
        </w:rPr>
        <w:t xml:space="preserve">-2: Band </w:t>
      </w:r>
      <w:r w:rsidRPr="0073594C">
        <w:rPr>
          <w:rFonts w:ascii="Arial" w:hAnsi="Arial" w:cs="Arial"/>
          <w:b/>
          <w:bCs/>
          <w:lang w:val="en-US" w:eastAsia="zh-CN"/>
        </w:rPr>
        <w:t>n</w:t>
      </w:r>
      <w:r>
        <w:rPr>
          <w:rFonts w:ascii="Arial" w:hAnsi="Arial" w:cs="Arial"/>
          <w:b/>
          <w:bCs/>
          <w:lang w:val="en-US" w:eastAsia="zh-CN"/>
        </w:rPr>
        <w:t>1</w:t>
      </w:r>
      <w:r w:rsidRPr="0073594C">
        <w:rPr>
          <w:rFonts w:ascii="Arial" w:hAnsi="Arial" w:cs="Arial"/>
          <w:b/>
          <w:bCs/>
          <w:lang w:val="en-US"/>
        </w:rPr>
        <w:t xml:space="preserve"> and Band </w:t>
      </w:r>
      <w:r w:rsidRPr="0073594C">
        <w:rPr>
          <w:rFonts w:ascii="Arial" w:hAnsi="Arial" w:cs="Arial"/>
          <w:b/>
          <w:bCs/>
          <w:lang w:val="en-US" w:eastAsia="zh-CN"/>
        </w:rPr>
        <w:t>n</w:t>
      </w:r>
      <w:r>
        <w:rPr>
          <w:rFonts w:ascii="Arial" w:hAnsi="Arial" w:cs="Arial"/>
          <w:b/>
          <w:bCs/>
          <w:lang w:val="en-US" w:eastAsia="zh-CN"/>
        </w:rPr>
        <w:t>105</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harmonics and IMD products</w:t>
      </w:r>
    </w:p>
    <w:tbl>
      <w:tblPr>
        <w:tblW w:w="5000" w:type="pct"/>
        <w:tblLook w:val="04A0" w:firstRow="1" w:lastRow="0" w:firstColumn="1" w:lastColumn="0" w:noHBand="0" w:noVBand="1"/>
      </w:tblPr>
      <w:tblGrid>
        <w:gridCol w:w="2581"/>
        <w:gridCol w:w="1770"/>
        <w:gridCol w:w="1785"/>
        <w:gridCol w:w="1697"/>
        <w:gridCol w:w="1785"/>
      </w:tblGrid>
      <w:tr w:rsidR="00C50BCE" w:rsidRPr="007A4C1E" w14:paraId="2AB990DE" w14:textId="77777777" w:rsidTr="005A4037">
        <w:trPr>
          <w:trHeight w:val="270"/>
        </w:trPr>
        <w:tc>
          <w:tcPr>
            <w:tcW w:w="1342"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188A7B89" w14:textId="77777777" w:rsidR="00C50BCE" w:rsidRPr="007A4C1E" w:rsidRDefault="00C50BCE" w:rsidP="005A4037">
            <w:pPr>
              <w:spacing w:after="0"/>
              <w:jc w:val="center"/>
              <w:rPr>
                <w:rFonts w:ascii="Arial" w:hAnsi="Arial" w:cs="Arial"/>
                <w:b/>
                <w:bCs/>
                <w:color w:val="000000"/>
                <w:sz w:val="18"/>
                <w:szCs w:val="18"/>
              </w:rPr>
            </w:pPr>
            <w:r w:rsidRPr="007A4C1E">
              <w:rPr>
                <w:rFonts w:ascii="Arial" w:hAnsi="Arial" w:cs="Arial"/>
                <w:b/>
                <w:bCs/>
                <w:color w:val="000000"/>
                <w:sz w:val="18"/>
                <w:szCs w:val="18"/>
              </w:rPr>
              <w:t>UE UL carriers</w:t>
            </w:r>
          </w:p>
        </w:tc>
        <w:tc>
          <w:tcPr>
            <w:tcW w:w="920" w:type="pct"/>
            <w:tcBorders>
              <w:top w:val="single" w:sz="8" w:space="0" w:color="auto"/>
              <w:left w:val="nil"/>
              <w:bottom w:val="single" w:sz="8" w:space="0" w:color="auto"/>
              <w:right w:val="single" w:sz="8" w:space="0" w:color="auto"/>
            </w:tcBorders>
            <w:shd w:val="clear" w:color="auto" w:fill="auto"/>
            <w:vAlign w:val="center"/>
            <w:hideMark/>
          </w:tcPr>
          <w:p w14:paraId="13B1FEB4" w14:textId="77777777" w:rsidR="00C50BCE" w:rsidRPr="007A4C1E" w:rsidRDefault="00C50BCE" w:rsidP="005A4037">
            <w:pPr>
              <w:spacing w:after="0"/>
              <w:jc w:val="center"/>
              <w:rPr>
                <w:rFonts w:ascii="Arial" w:hAnsi="Arial" w:cs="Arial"/>
                <w:b/>
                <w:bCs/>
                <w:color w:val="000000"/>
                <w:sz w:val="18"/>
                <w:szCs w:val="18"/>
              </w:rPr>
            </w:pPr>
            <w:r w:rsidRPr="007A4C1E">
              <w:rPr>
                <w:rFonts w:ascii="Arial" w:hAnsi="Arial" w:cs="Arial"/>
                <w:b/>
                <w:bCs/>
                <w:color w:val="000000"/>
                <w:sz w:val="18"/>
                <w:szCs w:val="18"/>
              </w:rPr>
              <w:t>fx_low</w:t>
            </w:r>
          </w:p>
        </w:tc>
        <w:tc>
          <w:tcPr>
            <w:tcW w:w="928" w:type="pct"/>
            <w:tcBorders>
              <w:top w:val="single" w:sz="8" w:space="0" w:color="auto"/>
              <w:left w:val="nil"/>
              <w:bottom w:val="single" w:sz="8" w:space="0" w:color="auto"/>
              <w:right w:val="single" w:sz="8" w:space="0" w:color="auto"/>
            </w:tcBorders>
            <w:shd w:val="clear" w:color="auto" w:fill="auto"/>
            <w:vAlign w:val="center"/>
            <w:hideMark/>
          </w:tcPr>
          <w:p w14:paraId="2E850141" w14:textId="77777777" w:rsidR="00C50BCE" w:rsidRPr="007A4C1E" w:rsidRDefault="00C50BCE" w:rsidP="005A4037">
            <w:pPr>
              <w:spacing w:after="0"/>
              <w:jc w:val="center"/>
              <w:rPr>
                <w:rFonts w:ascii="Arial" w:hAnsi="Arial" w:cs="Arial"/>
                <w:b/>
                <w:bCs/>
                <w:color w:val="000000"/>
                <w:sz w:val="18"/>
                <w:szCs w:val="18"/>
              </w:rPr>
            </w:pPr>
            <w:r w:rsidRPr="007A4C1E">
              <w:rPr>
                <w:rFonts w:ascii="Arial" w:hAnsi="Arial" w:cs="Arial"/>
                <w:b/>
                <w:bCs/>
                <w:color w:val="000000"/>
                <w:sz w:val="18"/>
                <w:szCs w:val="18"/>
              </w:rPr>
              <w:t>fx_high</w:t>
            </w:r>
          </w:p>
        </w:tc>
        <w:tc>
          <w:tcPr>
            <w:tcW w:w="882" w:type="pct"/>
            <w:tcBorders>
              <w:top w:val="single" w:sz="8" w:space="0" w:color="auto"/>
              <w:left w:val="nil"/>
              <w:bottom w:val="single" w:sz="8" w:space="0" w:color="auto"/>
              <w:right w:val="single" w:sz="8" w:space="0" w:color="auto"/>
            </w:tcBorders>
            <w:shd w:val="clear" w:color="auto" w:fill="auto"/>
            <w:vAlign w:val="center"/>
            <w:hideMark/>
          </w:tcPr>
          <w:p w14:paraId="3F8DE77D" w14:textId="77777777" w:rsidR="00C50BCE" w:rsidRPr="007A4C1E" w:rsidRDefault="00C50BCE" w:rsidP="005A4037">
            <w:pPr>
              <w:spacing w:after="0"/>
              <w:jc w:val="center"/>
              <w:rPr>
                <w:rFonts w:ascii="Arial" w:hAnsi="Arial" w:cs="Arial"/>
                <w:b/>
                <w:bCs/>
                <w:color w:val="000000"/>
                <w:sz w:val="18"/>
                <w:szCs w:val="18"/>
              </w:rPr>
            </w:pPr>
            <w:r w:rsidRPr="007A4C1E">
              <w:rPr>
                <w:rFonts w:ascii="Arial" w:hAnsi="Arial" w:cs="Arial"/>
                <w:b/>
                <w:bCs/>
                <w:color w:val="000000"/>
                <w:sz w:val="18"/>
                <w:szCs w:val="18"/>
              </w:rPr>
              <w:t>fy_low</w:t>
            </w:r>
          </w:p>
        </w:tc>
        <w:tc>
          <w:tcPr>
            <w:tcW w:w="928" w:type="pct"/>
            <w:tcBorders>
              <w:top w:val="single" w:sz="8" w:space="0" w:color="auto"/>
              <w:left w:val="nil"/>
              <w:bottom w:val="single" w:sz="8" w:space="0" w:color="auto"/>
              <w:right w:val="single" w:sz="8" w:space="0" w:color="auto"/>
            </w:tcBorders>
            <w:shd w:val="clear" w:color="auto" w:fill="auto"/>
            <w:vAlign w:val="center"/>
            <w:hideMark/>
          </w:tcPr>
          <w:p w14:paraId="41F68E30" w14:textId="77777777" w:rsidR="00C50BCE" w:rsidRPr="007A4C1E" w:rsidRDefault="00C50BCE" w:rsidP="005A4037">
            <w:pPr>
              <w:spacing w:after="0"/>
              <w:jc w:val="center"/>
              <w:rPr>
                <w:rFonts w:ascii="Arial" w:hAnsi="Arial" w:cs="Arial"/>
                <w:b/>
                <w:bCs/>
                <w:color w:val="000000"/>
                <w:sz w:val="18"/>
                <w:szCs w:val="18"/>
              </w:rPr>
            </w:pPr>
            <w:r w:rsidRPr="007A4C1E">
              <w:rPr>
                <w:rFonts w:ascii="Arial" w:hAnsi="Arial" w:cs="Arial"/>
                <w:b/>
                <w:bCs/>
                <w:color w:val="000000"/>
                <w:sz w:val="18"/>
                <w:szCs w:val="18"/>
              </w:rPr>
              <w:t>fy_high</w:t>
            </w:r>
          </w:p>
        </w:tc>
      </w:tr>
      <w:tr w:rsidR="00C50BCE" w:rsidRPr="007A4C1E" w14:paraId="3E20166E" w14:textId="77777777" w:rsidTr="005A4037">
        <w:trPr>
          <w:trHeight w:val="270"/>
        </w:trPr>
        <w:tc>
          <w:tcPr>
            <w:tcW w:w="1342" w:type="pct"/>
            <w:tcBorders>
              <w:top w:val="nil"/>
              <w:left w:val="single" w:sz="8" w:space="0" w:color="auto"/>
              <w:bottom w:val="single" w:sz="8" w:space="0" w:color="auto"/>
              <w:right w:val="single" w:sz="8" w:space="0" w:color="auto"/>
            </w:tcBorders>
            <w:shd w:val="clear" w:color="000000" w:fill="F2F2F2"/>
            <w:vAlign w:val="center"/>
            <w:hideMark/>
          </w:tcPr>
          <w:p w14:paraId="2BF76ECA"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UL Frequency [MHz]</w:t>
            </w:r>
          </w:p>
        </w:tc>
        <w:tc>
          <w:tcPr>
            <w:tcW w:w="920" w:type="pct"/>
            <w:tcBorders>
              <w:top w:val="nil"/>
              <w:left w:val="nil"/>
              <w:bottom w:val="single" w:sz="8" w:space="0" w:color="auto"/>
              <w:right w:val="single" w:sz="8" w:space="0" w:color="auto"/>
            </w:tcBorders>
            <w:shd w:val="clear" w:color="000000" w:fill="F2F2F2"/>
            <w:vAlign w:val="center"/>
            <w:hideMark/>
          </w:tcPr>
          <w:p w14:paraId="4E620290"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1920</w:t>
            </w:r>
          </w:p>
        </w:tc>
        <w:tc>
          <w:tcPr>
            <w:tcW w:w="928" w:type="pct"/>
            <w:tcBorders>
              <w:top w:val="nil"/>
              <w:left w:val="nil"/>
              <w:bottom w:val="single" w:sz="8" w:space="0" w:color="auto"/>
              <w:right w:val="single" w:sz="8" w:space="0" w:color="auto"/>
            </w:tcBorders>
            <w:shd w:val="clear" w:color="000000" w:fill="F2F2F2"/>
            <w:vAlign w:val="center"/>
            <w:hideMark/>
          </w:tcPr>
          <w:p w14:paraId="21093D95"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1980</w:t>
            </w:r>
          </w:p>
        </w:tc>
        <w:tc>
          <w:tcPr>
            <w:tcW w:w="882" w:type="pct"/>
            <w:tcBorders>
              <w:top w:val="nil"/>
              <w:left w:val="nil"/>
              <w:bottom w:val="single" w:sz="8" w:space="0" w:color="auto"/>
              <w:right w:val="single" w:sz="8" w:space="0" w:color="auto"/>
            </w:tcBorders>
            <w:shd w:val="clear" w:color="000000" w:fill="F2F2F2"/>
            <w:vAlign w:val="center"/>
            <w:hideMark/>
          </w:tcPr>
          <w:p w14:paraId="7A8C4CD9"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663</w:t>
            </w:r>
          </w:p>
        </w:tc>
        <w:tc>
          <w:tcPr>
            <w:tcW w:w="928" w:type="pct"/>
            <w:tcBorders>
              <w:top w:val="nil"/>
              <w:left w:val="nil"/>
              <w:bottom w:val="single" w:sz="8" w:space="0" w:color="auto"/>
              <w:right w:val="single" w:sz="8" w:space="0" w:color="auto"/>
            </w:tcBorders>
            <w:shd w:val="clear" w:color="000000" w:fill="F2F2F2"/>
            <w:vAlign w:val="center"/>
            <w:hideMark/>
          </w:tcPr>
          <w:p w14:paraId="736D2B39"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703</w:t>
            </w:r>
          </w:p>
        </w:tc>
      </w:tr>
      <w:tr w:rsidR="00C50BCE" w:rsidRPr="007A4C1E" w14:paraId="1EFD2B28" w14:textId="77777777" w:rsidTr="005A4037">
        <w:trPr>
          <w:trHeight w:val="270"/>
        </w:trPr>
        <w:tc>
          <w:tcPr>
            <w:tcW w:w="1342" w:type="pct"/>
            <w:tcBorders>
              <w:top w:val="nil"/>
              <w:left w:val="single" w:sz="8" w:space="0" w:color="auto"/>
              <w:bottom w:val="single" w:sz="8" w:space="0" w:color="auto"/>
              <w:right w:val="single" w:sz="8" w:space="0" w:color="auto"/>
            </w:tcBorders>
            <w:shd w:val="clear" w:color="000000" w:fill="F2F2F2"/>
            <w:vAlign w:val="center"/>
            <w:hideMark/>
          </w:tcPr>
          <w:p w14:paraId="70094303"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DL Frequency [MHz]</w:t>
            </w:r>
          </w:p>
        </w:tc>
        <w:tc>
          <w:tcPr>
            <w:tcW w:w="920" w:type="pct"/>
            <w:tcBorders>
              <w:top w:val="nil"/>
              <w:left w:val="nil"/>
              <w:bottom w:val="single" w:sz="8" w:space="0" w:color="auto"/>
              <w:right w:val="single" w:sz="8" w:space="0" w:color="auto"/>
            </w:tcBorders>
            <w:shd w:val="clear" w:color="000000" w:fill="F2F2F2"/>
            <w:vAlign w:val="center"/>
            <w:hideMark/>
          </w:tcPr>
          <w:p w14:paraId="2E5CCE1D"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2110</w:t>
            </w:r>
          </w:p>
        </w:tc>
        <w:tc>
          <w:tcPr>
            <w:tcW w:w="928" w:type="pct"/>
            <w:tcBorders>
              <w:top w:val="nil"/>
              <w:left w:val="nil"/>
              <w:bottom w:val="single" w:sz="8" w:space="0" w:color="auto"/>
              <w:right w:val="single" w:sz="8" w:space="0" w:color="auto"/>
            </w:tcBorders>
            <w:shd w:val="clear" w:color="000000" w:fill="F2F2F2"/>
            <w:vAlign w:val="center"/>
            <w:hideMark/>
          </w:tcPr>
          <w:p w14:paraId="395C0A79"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2170</w:t>
            </w:r>
          </w:p>
        </w:tc>
        <w:tc>
          <w:tcPr>
            <w:tcW w:w="882" w:type="pct"/>
            <w:tcBorders>
              <w:top w:val="nil"/>
              <w:left w:val="nil"/>
              <w:bottom w:val="single" w:sz="8" w:space="0" w:color="auto"/>
              <w:right w:val="single" w:sz="8" w:space="0" w:color="auto"/>
            </w:tcBorders>
            <w:shd w:val="clear" w:color="000000" w:fill="F2F2F2"/>
            <w:vAlign w:val="center"/>
            <w:hideMark/>
          </w:tcPr>
          <w:p w14:paraId="1B0A98EE"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612</w:t>
            </w:r>
          </w:p>
        </w:tc>
        <w:tc>
          <w:tcPr>
            <w:tcW w:w="928" w:type="pct"/>
            <w:tcBorders>
              <w:top w:val="nil"/>
              <w:left w:val="nil"/>
              <w:bottom w:val="single" w:sz="8" w:space="0" w:color="auto"/>
              <w:right w:val="single" w:sz="8" w:space="0" w:color="auto"/>
            </w:tcBorders>
            <w:shd w:val="clear" w:color="000000" w:fill="F2F2F2"/>
            <w:vAlign w:val="center"/>
            <w:hideMark/>
          </w:tcPr>
          <w:p w14:paraId="00999531"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652</w:t>
            </w:r>
          </w:p>
        </w:tc>
      </w:tr>
      <w:tr w:rsidR="00C50BCE" w:rsidRPr="007A4C1E" w14:paraId="0049141C" w14:textId="77777777" w:rsidTr="005A4037">
        <w:trPr>
          <w:trHeight w:val="270"/>
        </w:trPr>
        <w:tc>
          <w:tcPr>
            <w:tcW w:w="1342" w:type="pct"/>
            <w:tcBorders>
              <w:top w:val="nil"/>
              <w:left w:val="single" w:sz="12" w:space="0" w:color="auto"/>
              <w:bottom w:val="single" w:sz="8" w:space="0" w:color="auto"/>
              <w:right w:val="single" w:sz="8" w:space="0" w:color="auto"/>
            </w:tcBorders>
            <w:shd w:val="clear" w:color="auto" w:fill="auto"/>
            <w:vAlign w:val="center"/>
            <w:hideMark/>
          </w:tcPr>
          <w:p w14:paraId="716D5367"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2nd order IMD products</w:t>
            </w:r>
          </w:p>
        </w:tc>
        <w:tc>
          <w:tcPr>
            <w:tcW w:w="920" w:type="pct"/>
            <w:tcBorders>
              <w:top w:val="nil"/>
              <w:left w:val="nil"/>
              <w:bottom w:val="single" w:sz="8" w:space="0" w:color="auto"/>
              <w:right w:val="single" w:sz="8" w:space="0" w:color="auto"/>
            </w:tcBorders>
            <w:shd w:val="clear" w:color="auto" w:fill="auto"/>
            <w:vAlign w:val="center"/>
            <w:hideMark/>
          </w:tcPr>
          <w:p w14:paraId="0A2592C4"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|fy_low – fx_high|</w:t>
            </w:r>
          </w:p>
        </w:tc>
        <w:tc>
          <w:tcPr>
            <w:tcW w:w="928" w:type="pct"/>
            <w:tcBorders>
              <w:top w:val="nil"/>
              <w:left w:val="nil"/>
              <w:bottom w:val="single" w:sz="8" w:space="0" w:color="auto"/>
              <w:right w:val="single" w:sz="8" w:space="0" w:color="auto"/>
            </w:tcBorders>
            <w:shd w:val="clear" w:color="auto" w:fill="auto"/>
            <w:vAlign w:val="center"/>
            <w:hideMark/>
          </w:tcPr>
          <w:p w14:paraId="5E7C1A21"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|fy_high – fx_low|</w:t>
            </w:r>
          </w:p>
        </w:tc>
        <w:tc>
          <w:tcPr>
            <w:tcW w:w="882" w:type="pct"/>
            <w:tcBorders>
              <w:top w:val="nil"/>
              <w:left w:val="nil"/>
              <w:bottom w:val="single" w:sz="8" w:space="0" w:color="auto"/>
              <w:right w:val="single" w:sz="8" w:space="0" w:color="auto"/>
            </w:tcBorders>
            <w:shd w:val="clear" w:color="auto" w:fill="auto"/>
            <w:vAlign w:val="center"/>
            <w:hideMark/>
          </w:tcPr>
          <w:p w14:paraId="5A035547"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|fy_low + fx_low|</w:t>
            </w:r>
          </w:p>
        </w:tc>
        <w:tc>
          <w:tcPr>
            <w:tcW w:w="928" w:type="pct"/>
            <w:tcBorders>
              <w:top w:val="nil"/>
              <w:left w:val="nil"/>
              <w:bottom w:val="single" w:sz="8" w:space="0" w:color="auto"/>
              <w:right w:val="single" w:sz="12" w:space="0" w:color="auto"/>
            </w:tcBorders>
            <w:shd w:val="clear" w:color="auto" w:fill="auto"/>
            <w:vAlign w:val="center"/>
            <w:hideMark/>
          </w:tcPr>
          <w:p w14:paraId="4CEB7735"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|fy_high + fx_high|</w:t>
            </w:r>
          </w:p>
        </w:tc>
      </w:tr>
      <w:tr w:rsidR="00C50BCE" w:rsidRPr="007A4C1E" w14:paraId="12F24853" w14:textId="77777777" w:rsidTr="005A4037">
        <w:trPr>
          <w:trHeight w:val="270"/>
        </w:trPr>
        <w:tc>
          <w:tcPr>
            <w:tcW w:w="1342" w:type="pct"/>
            <w:tcBorders>
              <w:top w:val="nil"/>
              <w:left w:val="single" w:sz="12" w:space="0" w:color="auto"/>
              <w:bottom w:val="single" w:sz="12" w:space="0" w:color="auto"/>
              <w:right w:val="single" w:sz="8" w:space="0" w:color="auto"/>
            </w:tcBorders>
            <w:shd w:val="clear" w:color="auto" w:fill="auto"/>
            <w:vAlign w:val="center"/>
            <w:hideMark/>
          </w:tcPr>
          <w:p w14:paraId="0E952036"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IMD frequency limits (MHz)</w:t>
            </w:r>
          </w:p>
        </w:tc>
        <w:tc>
          <w:tcPr>
            <w:tcW w:w="920" w:type="pct"/>
            <w:tcBorders>
              <w:top w:val="nil"/>
              <w:left w:val="nil"/>
              <w:bottom w:val="single" w:sz="12" w:space="0" w:color="auto"/>
              <w:right w:val="single" w:sz="8" w:space="0" w:color="auto"/>
            </w:tcBorders>
            <w:shd w:val="clear" w:color="auto" w:fill="auto"/>
            <w:vAlign w:val="center"/>
            <w:hideMark/>
          </w:tcPr>
          <w:p w14:paraId="0A016747"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1317</w:t>
            </w:r>
          </w:p>
        </w:tc>
        <w:tc>
          <w:tcPr>
            <w:tcW w:w="928" w:type="pct"/>
            <w:tcBorders>
              <w:top w:val="nil"/>
              <w:left w:val="nil"/>
              <w:bottom w:val="single" w:sz="12" w:space="0" w:color="auto"/>
              <w:right w:val="single" w:sz="8" w:space="0" w:color="auto"/>
            </w:tcBorders>
            <w:shd w:val="clear" w:color="auto" w:fill="auto"/>
            <w:vAlign w:val="center"/>
            <w:hideMark/>
          </w:tcPr>
          <w:p w14:paraId="72E3BE5A"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1217</w:t>
            </w:r>
          </w:p>
        </w:tc>
        <w:tc>
          <w:tcPr>
            <w:tcW w:w="882" w:type="pct"/>
            <w:tcBorders>
              <w:top w:val="nil"/>
              <w:left w:val="nil"/>
              <w:bottom w:val="single" w:sz="12" w:space="0" w:color="auto"/>
              <w:right w:val="single" w:sz="8" w:space="0" w:color="auto"/>
            </w:tcBorders>
            <w:shd w:val="clear" w:color="auto" w:fill="auto"/>
            <w:vAlign w:val="center"/>
            <w:hideMark/>
          </w:tcPr>
          <w:p w14:paraId="260A717F"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2583</w:t>
            </w:r>
          </w:p>
        </w:tc>
        <w:tc>
          <w:tcPr>
            <w:tcW w:w="928" w:type="pct"/>
            <w:tcBorders>
              <w:top w:val="nil"/>
              <w:left w:val="nil"/>
              <w:bottom w:val="single" w:sz="12" w:space="0" w:color="auto"/>
              <w:right w:val="single" w:sz="12" w:space="0" w:color="auto"/>
            </w:tcBorders>
            <w:shd w:val="clear" w:color="auto" w:fill="auto"/>
            <w:vAlign w:val="center"/>
            <w:hideMark/>
          </w:tcPr>
          <w:p w14:paraId="79B0E947"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2683</w:t>
            </w:r>
          </w:p>
        </w:tc>
      </w:tr>
      <w:tr w:rsidR="00C50BCE" w:rsidRPr="007A4C1E" w14:paraId="44F0BDFA" w14:textId="77777777" w:rsidTr="005A4037">
        <w:trPr>
          <w:trHeight w:val="270"/>
        </w:trPr>
        <w:tc>
          <w:tcPr>
            <w:tcW w:w="1342" w:type="pct"/>
            <w:tcBorders>
              <w:top w:val="nil"/>
              <w:left w:val="single" w:sz="12" w:space="0" w:color="auto"/>
              <w:bottom w:val="single" w:sz="8" w:space="0" w:color="auto"/>
              <w:right w:val="single" w:sz="8" w:space="0" w:color="auto"/>
            </w:tcBorders>
            <w:shd w:val="clear" w:color="000000" w:fill="F2F2F2"/>
            <w:vAlign w:val="center"/>
            <w:hideMark/>
          </w:tcPr>
          <w:p w14:paraId="73CD519F"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3rd order IMD products</w:t>
            </w:r>
          </w:p>
        </w:tc>
        <w:tc>
          <w:tcPr>
            <w:tcW w:w="920" w:type="pct"/>
            <w:tcBorders>
              <w:top w:val="nil"/>
              <w:left w:val="nil"/>
              <w:bottom w:val="single" w:sz="8" w:space="0" w:color="auto"/>
              <w:right w:val="single" w:sz="8" w:space="0" w:color="auto"/>
            </w:tcBorders>
            <w:shd w:val="clear" w:color="000000" w:fill="F2F2F2"/>
            <w:vAlign w:val="center"/>
            <w:hideMark/>
          </w:tcPr>
          <w:p w14:paraId="26C126D1"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|2*fx_low – fy_high|</w:t>
            </w:r>
          </w:p>
        </w:tc>
        <w:tc>
          <w:tcPr>
            <w:tcW w:w="928" w:type="pct"/>
            <w:tcBorders>
              <w:top w:val="nil"/>
              <w:left w:val="nil"/>
              <w:bottom w:val="single" w:sz="8" w:space="0" w:color="auto"/>
              <w:right w:val="single" w:sz="8" w:space="0" w:color="auto"/>
            </w:tcBorders>
            <w:shd w:val="clear" w:color="000000" w:fill="F2F2F2"/>
            <w:vAlign w:val="center"/>
            <w:hideMark/>
          </w:tcPr>
          <w:p w14:paraId="5AFAE2B0"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|2*fx_high – fy_low|</w:t>
            </w:r>
          </w:p>
        </w:tc>
        <w:tc>
          <w:tcPr>
            <w:tcW w:w="882" w:type="pct"/>
            <w:tcBorders>
              <w:top w:val="nil"/>
              <w:left w:val="nil"/>
              <w:bottom w:val="single" w:sz="8" w:space="0" w:color="auto"/>
              <w:right w:val="single" w:sz="8" w:space="0" w:color="auto"/>
            </w:tcBorders>
            <w:shd w:val="clear" w:color="000000" w:fill="F2F2F2"/>
            <w:vAlign w:val="center"/>
            <w:hideMark/>
          </w:tcPr>
          <w:p w14:paraId="65D74DB5"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|2*fy_low – fx_high|</w:t>
            </w:r>
          </w:p>
        </w:tc>
        <w:tc>
          <w:tcPr>
            <w:tcW w:w="928" w:type="pct"/>
            <w:tcBorders>
              <w:top w:val="nil"/>
              <w:left w:val="nil"/>
              <w:bottom w:val="single" w:sz="8" w:space="0" w:color="auto"/>
              <w:right w:val="single" w:sz="12" w:space="0" w:color="auto"/>
            </w:tcBorders>
            <w:shd w:val="clear" w:color="000000" w:fill="F2F2F2"/>
            <w:vAlign w:val="center"/>
            <w:hideMark/>
          </w:tcPr>
          <w:p w14:paraId="0FCCF572"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|2*fy_high – fx_low|</w:t>
            </w:r>
          </w:p>
        </w:tc>
      </w:tr>
      <w:tr w:rsidR="00C50BCE" w:rsidRPr="007A4C1E" w14:paraId="2CF0A6F4" w14:textId="77777777" w:rsidTr="005A4037">
        <w:trPr>
          <w:trHeight w:val="270"/>
        </w:trPr>
        <w:tc>
          <w:tcPr>
            <w:tcW w:w="1342" w:type="pct"/>
            <w:tcBorders>
              <w:top w:val="nil"/>
              <w:left w:val="single" w:sz="12" w:space="0" w:color="auto"/>
              <w:bottom w:val="single" w:sz="8" w:space="0" w:color="auto"/>
              <w:right w:val="single" w:sz="8" w:space="0" w:color="auto"/>
            </w:tcBorders>
            <w:shd w:val="clear" w:color="000000" w:fill="F2F2F2"/>
            <w:vAlign w:val="center"/>
            <w:hideMark/>
          </w:tcPr>
          <w:p w14:paraId="62B4F610"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IMD frequency limits (MHz)</w:t>
            </w:r>
          </w:p>
        </w:tc>
        <w:tc>
          <w:tcPr>
            <w:tcW w:w="920" w:type="pct"/>
            <w:tcBorders>
              <w:top w:val="nil"/>
              <w:left w:val="nil"/>
              <w:bottom w:val="single" w:sz="8" w:space="0" w:color="auto"/>
              <w:right w:val="single" w:sz="8" w:space="0" w:color="auto"/>
            </w:tcBorders>
            <w:shd w:val="clear" w:color="000000" w:fill="F2F2F2"/>
            <w:vAlign w:val="center"/>
            <w:hideMark/>
          </w:tcPr>
          <w:p w14:paraId="5350A046"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3137</w:t>
            </w:r>
          </w:p>
        </w:tc>
        <w:tc>
          <w:tcPr>
            <w:tcW w:w="928" w:type="pct"/>
            <w:tcBorders>
              <w:top w:val="nil"/>
              <w:left w:val="nil"/>
              <w:bottom w:val="single" w:sz="8" w:space="0" w:color="auto"/>
              <w:right w:val="single" w:sz="8" w:space="0" w:color="auto"/>
            </w:tcBorders>
            <w:shd w:val="clear" w:color="000000" w:fill="F2F2F2"/>
            <w:vAlign w:val="center"/>
            <w:hideMark/>
          </w:tcPr>
          <w:p w14:paraId="57217CD0"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3297</w:t>
            </w:r>
          </w:p>
        </w:tc>
        <w:tc>
          <w:tcPr>
            <w:tcW w:w="882" w:type="pct"/>
            <w:tcBorders>
              <w:top w:val="nil"/>
              <w:left w:val="nil"/>
              <w:bottom w:val="single" w:sz="8" w:space="0" w:color="auto"/>
              <w:right w:val="single" w:sz="8" w:space="0" w:color="auto"/>
            </w:tcBorders>
            <w:shd w:val="clear" w:color="000000" w:fill="F2F2F2"/>
            <w:vAlign w:val="center"/>
            <w:hideMark/>
          </w:tcPr>
          <w:p w14:paraId="3ABE1A2B"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654</w:t>
            </w:r>
          </w:p>
        </w:tc>
        <w:tc>
          <w:tcPr>
            <w:tcW w:w="928" w:type="pct"/>
            <w:tcBorders>
              <w:top w:val="nil"/>
              <w:left w:val="nil"/>
              <w:bottom w:val="single" w:sz="8" w:space="0" w:color="auto"/>
              <w:right w:val="single" w:sz="12" w:space="0" w:color="auto"/>
            </w:tcBorders>
            <w:shd w:val="clear" w:color="000000" w:fill="F2F2F2"/>
            <w:vAlign w:val="center"/>
            <w:hideMark/>
          </w:tcPr>
          <w:p w14:paraId="29FEBEF6"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514</w:t>
            </w:r>
          </w:p>
        </w:tc>
      </w:tr>
      <w:tr w:rsidR="00C50BCE" w:rsidRPr="007A4C1E" w14:paraId="6686A48C" w14:textId="77777777" w:rsidTr="005A4037">
        <w:trPr>
          <w:trHeight w:val="270"/>
        </w:trPr>
        <w:tc>
          <w:tcPr>
            <w:tcW w:w="1342" w:type="pct"/>
            <w:tcBorders>
              <w:top w:val="nil"/>
              <w:left w:val="single" w:sz="12" w:space="0" w:color="auto"/>
              <w:bottom w:val="single" w:sz="8" w:space="0" w:color="auto"/>
              <w:right w:val="single" w:sz="8" w:space="0" w:color="auto"/>
            </w:tcBorders>
            <w:shd w:val="clear" w:color="000000" w:fill="F2F2F2"/>
            <w:vAlign w:val="center"/>
            <w:hideMark/>
          </w:tcPr>
          <w:p w14:paraId="2741B256"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3rd order IMD products</w:t>
            </w:r>
          </w:p>
        </w:tc>
        <w:tc>
          <w:tcPr>
            <w:tcW w:w="920" w:type="pct"/>
            <w:tcBorders>
              <w:top w:val="nil"/>
              <w:left w:val="nil"/>
              <w:bottom w:val="single" w:sz="8" w:space="0" w:color="auto"/>
              <w:right w:val="single" w:sz="8" w:space="0" w:color="auto"/>
            </w:tcBorders>
            <w:shd w:val="clear" w:color="000000" w:fill="F2F2F2"/>
            <w:vAlign w:val="center"/>
            <w:hideMark/>
          </w:tcPr>
          <w:p w14:paraId="1E6362F6"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|2*fx_low + fy_low|</w:t>
            </w:r>
          </w:p>
        </w:tc>
        <w:tc>
          <w:tcPr>
            <w:tcW w:w="928" w:type="pct"/>
            <w:tcBorders>
              <w:top w:val="nil"/>
              <w:left w:val="nil"/>
              <w:bottom w:val="single" w:sz="8" w:space="0" w:color="auto"/>
              <w:right w:val="single" w:sz="8" w:space="0" w:color="auto"/>
            </w:tcBorders>
            <w:shd w:val="clear" w:color="000000" w:fill="F2F2F2"/>
            <w:vAlign w:val="center"/>
            <w:hideMark/>
          </w:tcPr>
          <w:p w14:paraId="65D84969"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|2*fx_high + fy_high|</w:t>
            </w:r>
          </w:p>
        </w:tc>
        <w:tc>
          <w:tcPr>
            <w:tcW w:w="882" w:type="pct"/>
            <w:tcBorders>
              <w:top w:val="nil"/>
              <w:left w:val="nil"/>
              <w:bottom w:val="single" w:sz="8" w:space="0" w:color="auto"/>
              <w:right w:val="single" w:sz="8" w:space="0" w:color="auto"/>
            </w:tcBorders>
            <w:shd w:val="clear" w:color="000000" w:fill="F2F2F2"/>
            <w:vAlign w:val="center"/>
            <w:hideMark/>
          </w:tcPr>
          <w:p w14:paraId="35853D60"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|2*fy_low + fx_low|</w:t>
            </w:r>
          </w:p>
        </w:tc>
        <w:tc>
          <w:tcPr>
            <w:tcW w:w="928" w:type="pct"/>
            <w:tcBorders>
              <w:top w:val="nil"/>
              <w:left w:val="nil"/>
              <w:bottom w:val="single" w:sz="8" w:space="0" w:color="auto"/>
              <w:right w:val="single" w:sz="12" w:space="0" w:color="auto"/>
            </w:tcBorders>
            <w:shd w:val="clear" w:color="000000" w:fill="F2F2F2"/>
            <w:vAlign w:val="center"/>
            <w:hideMark/>
          </w:tcPr>
          <w:p w14:paraId="53906BDB"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|2*fy_high + fx_high|</w:t>
            </w:r>
          </w:p>
        </w:tc>
      </w:tr>
      <w:tr w:rsidR="00C50BCE" w:rsidRPr="007A4C1E" w14:paraId="79B1621C" w14:textId="77777777" w:rsidTr="005A4037">
        <w:trPr>
          <w:trHeight w:val="270"/>
        </w:trPr>
        <w:tc>
          <w:tcPr>
            <w:tcW w:w="1342" w:type="pct"/>
            <w:tcBorders>
              <w:top w:val="nil"/>
              <w:left w:val="single" w:sz="12" w:space="0" w:color="auto"/>
              <w:bottom w:val="single" w:sz="12" w:space="0" w:color="auto"/>
              <w:right w:val="single" w:sz="8" w:space="0" w:color="auto"/>
            </w:tcBorders>
            <w:shd w:val="clear" w:color="000000" w:fill="F2F2F2"/>
            <w:vAlign w:val="center"/>
            <w:hideMark/>
          </w:tcPr>
          <w:p w14:paraId="56636F97"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IMD frequency limits (MHz)</w:t>
            </w:r>
          </w:p>
        </w:tc>
        <w:tc>
          <w:tcPr>
            <w:tcW w:w="920" w:type="pct"/>
            <w:tcBorders>
              <w:top w:val="nil"/>
              <w:left w:val="nil"/>
              <w:bottom w:val="single" w:sz="12" w:space="0" w:color="auto"/>
              <w:right w:val="single" w:sz="8" w:space="0" w:color="auto"/>
            </w:tcBorders>
            <w:shd w:val="clear" w:color="000000" w:fill="F2F2F2"/>
            <w:vAlign w:val="center"/>
            <w:hideMark/>
          </w:tcPr>
          <w:p w14:paraId="3FBCE0CD"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4503</w:t>
            </w:r>
          </w:p>
        </w:tc>
        <w:tc>
          <w:tcPr>
            <w:tcW w:w="928" w:type="pct"/>
            <w:tcBorders>
              <w:top w:val="nil"/>
              <w:left w:val="nil"/>
              <w:bottom w:val="single" w:sz="12" w:space="0" w:color="auto"/>
              <w:right w:val="single" w:sz="8" w:space="0" w:color="auto"/>
            </w:tcBorders>
            <w:shd w:val="clear" w:color="000000" w:fill="F2F2F2"/>
            <w:vAlign w:val="center"/>
            <w:hideMark/>
          </w:tcPr>
          <w:p w14:paraId="4C08F65B"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4663</w:t>
            </w:r>
          </w:p>
        </w:tc>
        <w:tc>
          <w:tcPr>
            <w:tcW w:w="882" w:type="pct"/>
            <w:tcBorders>
              <w:top w:val="nil"/>
              <w:left w:val="nil"/>
              <w:bottom w:val="single" w:sz="12" w:space="0" w:color="auto"/>
              <w:right w:val="single" w:sz="8" w:space="0" w:color="auto"/>
            </w:tcBorders>
            <w:shd w:val="clear" w:color="000000" w:fill="F2F2F2"/>
            <w:vAlign w:val="center"/>
            <w:hideMark/>
          </w:tcPr>
          <w:p w14:paraId="0EDFF1C1"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3246</w:t>
            </w:r>
          </w:p>
        </w:tc>
        <w:tc>
          <w:tcPr>
            <w:tcW w:w="928" w:type="pct"/>
            <w:tcBorders>
              <w:top w:val="nil"/>
              <w:left w:val="nil"/>
              <w:bottom w:val="single" w:sz="12" w:space="0" w:color="auto"/>
              <w:right w:val="single" w:sz="12" w:space="0" w:color="auto"/>
            </w:tcBorders>
            <w:shd w:val="clear" w:color="000000" w:fill="F2F2F2"/>
            <w:vAlign w:val="center"/>
            <w:hideMark/>
          </w:tcPr>
          <w:p w14:paraId="404A33C8"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3386</w:t>
            </w:r>
          </w:p>
        </w:tc>
      </w:tr>
      <w:tr w:rsidR="00C50BCE" w:rsidRPr="007A4C1E" w14:paraId="2ACCFEA7" w14:textId="77777777" w:rsidTr="005A4037">
        <w:trPr>
          <w:trHeight w:val="270"/>
        </w:trPr>
        <w:tc>
          <w:tcPr>
            <w:tcW w:w="1342" w:type="pct"/>
            <w:tcBorders>
              <w:top w:val="nil"/>
              <w:left w:val="single" w:sz="12" w:space="0" w:color="auto"/>
              <w:bottom w:val="single" w:sz="8" w:space="0" w:color="auto"/>
              <w:right w:val="single" w:sz="8" w:space="0" w:color="auto"/>
            </w:tcBorders>
            <w:shd w:val="clear" w:color="auto" w:fill="auto"/>
            <w:vAlign w:val="center"/>
            <w:hideMark/>
          </w:tcPr>
          <w:p w14:paraId="250DBFF0"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Two-tone 4th order IMD products</w:t>
            </w:r>
          </w:p>
        </w:tc>
        <w:tc>
          <w:tcPr>
            <w:tcW w:w="920" w:type="pct"/>
            <w:tcBorders>
              <w:top w:val="nil"/>
              <w:left w:val="nil"/>
              <w:bottom w:val="single" w:sz="8" w:space="0" w:color="auto"/>
              <w:right w:val="single" w:sz="8" w:space="0" w:color="auto"/>
            </w:tcBorders>
            <w:shd w:val="clear" w:color="auto" w:fill="auto"/>
            <w:vAlign w:val="center"/>
            <w:hideMark/>
          </w:tcPr>
          <w:p w14:paraId="1B892618"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|3*fx_low –1* fy_high|</w:t>
            </w:r>
          </w:p>
        </w:tc>
        <w:tc>
          <w:tcPr>
            <w:tcW w:w="928" w:type="pct"/>
            <w:tcBorders>
              <w:top w:val="nil"/>
              <w:left w:val="nil"/>
              <w:bottom w:val="single" w:sz="8" w:space="0" w:color="auto"/>
              <w:right w:val="single" w:sz="8" w:space="0" w:color="auto"/>
            </w:tcBorders>
            <w:shd w:val="clear" w:color="auto" w:fill="auto"/>
            <w:vAlign w:val="center"/>
            <w:hideMark/>
          </w:tcPr>
          <w:p w14:paraId="77871A44"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|3*fx_high – 1*fy_low|</w:t>
            </w:r>
          </w:p>
        </w:tc>
        <w:tc>
          <w:tcPr>
            <w:tcW w:w="882" w:type="pct"/>
            <w:tcBorders>
              <w:top w:val="nil"/>
              <w:left w:val="nil"/>
              <w:bottom w:val="single" w:sz="8" w:space="0" w:color="auto"/>
              <w:right w:val="single" w:sz="8" w:space="0" w:color="auto"/>
            </w:tcBorders>
            <w:shd w:val="clear" w:color="auto" w:fill="auto"/>
            <w:vAlign w:val="center"/>
            <w:hideMark/>
          </w:tcPr>
          <w:p w14:paraId="1507A1B6"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|3*fy_low – 1*fx_high|</w:t>
            </w:r>
          </w:p>
        </w:tc>
        <w:tc>
          <w:tcPr>
            <w:tcW w:w="928" w:type="pct"/>
            <w:tcBorders>
              <w:top w:val="nil"/>
              <w:left w:val="nil"/>
              <w:bottom w:val="single" w:sz="8" w:space="0" w:color="auto"/>
              <w:right w:val="single" w:sz="12" w:space="0" w:color="auto"/>
            </w:tcBorders>
            <w:shd w:val="clear" w:color="auto" w:fill="auto"/>
            <w:vAlign w:val="center"/>
            <w:hideMark/>
          </w:tcPr>
          <w:p w14:paraId="60D37218"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|3*fy_high – 1*fx_low|</w:t>
            </w:r>
          </w:p>
        </w:tc>
      </w:tr>
      <w:tr w:rsidR="00C50BCE" w:rsidRPr="007A4C1E" w14:paraId="1935487E" w14:textId="77777777" w:rsidTr="005A4037">
        <w:trPr>
          <w:trHeight w:val="270"/>
        </w:trPr>
        <w:tc>
          <w:tcPr>
            <w:tcW w:w="1342" w:type="pct"/>
            <w:tcBorders>
              <w:top w:val="nil"/>
              <w:left w:val="single" w:sz="12" w:space="0" w:color="auto"/>
              <w:bottom w:val="single" w:sz="8" w:space="0" w:color="auto"/>
              <w:right w:val="single" w:sz="8" w:space="0" w:color="auto"/>
            </w:tcBorders>
            <w:shd w:val="clear" w:color="auto" w:fill="auto"/>
            <w:vAlign w:val="center"/>
            <w:hideMark/>
          </w:tcPr>
          <w:p w14:paraId="155210C8"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IMD frequency limits (MHz)</w:t>
            </w:r>
          </w:p>
        </w:tc>
        <w:tc>
          <w:tcPr>
            <w:tcW w:w="920" w:type="pct"/>
            <w:tcBorders>
              <w:top w:val="nil"/>
              <w:left w:val="nil"/>
              <w:bottom w:val="single" w:sz="8" w:space="0" w:color="auto"/>
              <w:right w:val="single" w:sz="8" w:space="0" w:color="auto"/>
            </w:tcBorders>
            <w:shd w:val="clear" w:color="auto" w:fill="auto"/>
            <w:vAlign w:val="center"/>
            <w:hideMark/>
          </w:tcPr>
          <w:p w14:paraId="085A8068"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5057</w:t>
            </w:r>
          </w:p>
        </w:tc>
        <w:tc>
          <w:tcPr>
            <w:tcW w:w="928" w:type="pct"/>
            <w:tcBorders>
              <w:top w:val="nil"/>
              <w:left w:val="nil"/>
              <w:bottom w:val="single" w:sz="8" w:space="0" w:color="auto"/>
              <w:right w:val="single" w:sz="8" w:space="0" w:color="auto"/>
            </w:tcBorders>
            <w:shd w:val="clear" w:color="auto" w:fill="auto"/>
            <w:vAlign w:val="center"/>
            <w:hideMark/>
          </w:tcPr>
          <w:p w14:paraId="12FCCEA8"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5277</w:t>
            </w:r>
          </w:p>
        </w:tc>
        <w:tc>
          <w:tcPr>
            <w:tcW w:w="882" w:type="pct"/>
            <w:tcBorders>
              <w:top w:val="nil"/>
              <w:left w:val="nil"/>
              <w:bottom w:val="single" w:sz="8" w:space="0" w:color="auto"/>
              <w:right w:val="single" w:sz="8" w:space="0" w:color="auto"/>
            </w:tcBorders>
            <w:shd w:val="clear" w:color="auto" w:fill="auto"/>
            <w:vAlign w:val="center"/>
            <w:hideMark/>
          </w:tcPr>
          <w:p w14:paraId="0790B157"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9</w:t>
            </w:r>
          </w:p>
        </w:tc>
        <w:tc>
          <w:tcPr>
            <w:tcW w:w="928" w:type="pct"/>
            <w:tcBorders>
              <w:top w:val="nil"/>
              <w:left w:val="nil"/>
              <w:bottom w:val="single" w:sz="8" w:space="0" w:color="auto"/>
              <w:right w:val="single" w:sz="12" w:space="0" w:color="auto"/>
            </w:tcBorders>
            <w:shd w:val="clear" w:color="auto" w:fill="auto"/>
            <w:vAlign w:val="center"/>
            <w:hideMark/>
          </w:tcPr>
          <w:p w14:paraId="54F013D2"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189</w:t>
            </w:r>
          </w:p>
        </w:tc>
      </w:tr>
      <w:tr w:rsidR="00C50BCE" w:rsidRPr="007A4C1E" w14:paraId="5879B605" w14:textId="77777777" w:rsidTr="005A4037">
        <w:trPr>
          <w:trHeight w:val="270"/>
        </w:trPr>
        <w:tc>
          <w:tcPr>
            <w:tcW w:w="1342" w:type="pct"/>
            <w:tcBorders>
              <w:top w:val="nil"/>
              <w:left w:val="single" w:sz="12" w:space="0" w:color="auto"/>
              <w:bottom w:val="single" w:sz="8" w:space="0" w:color="auto"/>
              <w:right w:val="single" w:sz="8" w:space="0" w:color="auto"/>
            </w:tcBorders>
            <w:shd w:val="clear" w:color="auto" w:fill="auto"/>
            <w:vAlign w:val="center"/>
            <w:hideMark/>
          </w:tcPr>
          <w:p w14:paraId="2C2ABE26"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Two-tone 4th order IMD products</w:t>
            </w:r>
          </w:p>
        </w:tc>
        <w:tc>
          <w:tcPr>
            <w:tcW w:w="920" w:type="pct"/>
            <w:tcBorders>
              <w:top w:val="nil"/>
              <w:left w:val="nil"/>
              <w:bottom w:val="single" w:sz="8" w:space="0" w:color="auto"/>
              <w:right w:val="single" w:sz="8" w:space="0" w:color="auto"/>
            </w:tcBorders>
            <w:shd w:val="clear" w:color="auto" w:fill="auto"/>
            <w:vAlign w:val="center"/>
            <w:hideMark/>
          </w:tcPr>
          <w:p w14:paraId="7ECD905E"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|2*fx_low –2* fy_high|</w:t>
            </w:r>
          </w:p>
        </w:tc>
        <w:tc>
          <w:tcPr>
            <w:tcW w:w="928" w:type="pct"/>
            <w:tcBorders>
              <w:top w:val="nil"/>
              <w:left w:val="nil"/>
              <w:bottom w:val="single" w:sz="8" w:space="0" w:color="auto"/>
              <w:right w:val="single" w:sz="8" w:space="0" w:color="auto"/>
            </w:tcBorders>
            <w:shd w:val="clear" w:color="auto" w:fill="auto"/>
            <w:vAlign w:val="center"/>
            <w:hideMark/>
          </w:tcPr>
          <w:p w14:paraId="2F285AD0"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|2*fx_high –2* fy_low|</w:t>
            </w:r>
          </w:p>
        </w:tc>
        <w:tc>
          <w:tcPr>
            <w:tcW w:w="882" w:type="pct"/>
            <w:tcBorders>
              <w:top w:val="nil"/>
              <w:left w:val="nil"/>
              <w:bottom w:val="single" w:sz="8" w:space="0" w:color="auto"/>
              <w:right w:val="single" w:sz="8" w:space="0" w:color="auto"/>
            </w:tcBorders>
            <w:shd w:val="clear" w:color="auto" w:fill="auto"/>
            <w:vAlign w:val="center"/>
            <w:hideMark/>
          </w:tcPr>
          <w:p w14:paraId="3A30B05C"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|2*fx_low +2* fy_low|</w:t>
            </w:r>
          </w:p>
        </w:tc>
        <w:tc>
          <w:tcPr>
            <w:tcW w:w="928" w:type="pct"/>
            <w:tcBorders>
              <w:top w:val="nil"/>
              <w:left w:val="nil"/>
              <w:bottom w:val="single" w:sz="8" w:space="0" w:color="auto"/>
              <w:right w:val="single" w:sz="12" w:space="0" w:color="auto"/>
            </w:tcBorders>
            <w:shd w:val="clear" w:color="auto" w:fill="auto"/>
            <w:vAlign w:val="center"/>
            <w:hideMark/>
          </w:tcPr>
          <w:p w14:paraId="78EA883E"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|2*fx_high +2* fy_high|</w:t>
            </w:r>
          </w:p>
        </w:tc>
      </w:tr>
      <w:tr w:rsidR="00C50BCE" w:rsidRPr="007A4C1E" w14:paraId="3385E61D" w14:textId="77777777" w:rsidTr="005A4037">
        <w:trPr>
          <w:trHeight w:val="270"/>
        </w:trPr>
        <w:tc>
          <w:tcPr>
            <w:tcW w:w="1342" w:type="pct"/>
            <w:tcBorders>
              <w:top w:val="nil"/>
              <w:left w:val="single" w:sz="12" w:space="0" w:color="auto"/>
              <w:bottom w:val="single" w:sz="8" w:space="0" w:color="auto"/>
              <w:right w:val="single" w:sz="8" w:space="0" w:color="auto"/>
            </w:tcBorders>
            <w:shd w:val="clear" w:color="auto" w:fill="auto"/>
            <w:vAlign w:val="center"/>
            <w:hideMark/>
          </w:tcPr>
          <w:p w14:paraId="5048D5A0"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IMD frequency limits (MHz)</w:t>
            </w:r>
          </w:p>
        </w:tc>
        <w:tc>
          <w:tcPr>
            <w:tcW w:w="920" w:type="pct"/>
            <w:tcBorders>
              <w:top w:val="nil"/>
              <w:left w:val="nil"/>
              <w:bottom w:val="single" w:sz="8" w:space="0" w:color="auto"/>
              <w:right w:val="single" w:sz="8" w:space="0" w:color="auto"/>
            </w:tcBorders>
            <w:shd w:val="clear" w:color="auto" w:fill="auto"/>
            <w:vAlign w:val="center"/>
            <w:hideMark/>
          </w:tcPr>
          <w:p w14:paraId="153845FA"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2434</w:t>
            </w:r>
          </w:p>
        </w:tc>
        <w:tc>
          <w:tcPr>
            <w:tcW w:w="928" w:type="pct"/>
            <w:tcBorders>
              <w:top w:val="nil"/>
              <w:left w:val="nil"/>
              <w:bottom w:val="single" w:sz="8" w:space="0" w:color="auto"/>
              <w:right w:val="single" w:sz="8" w:space="0" w:color="auto"/>
            </w:tcBorders>
            <w:shd w:val="clear" w:color="auto" w:fill="auto"/>
            <w:vAlign w:val="center"/>
            <w:hideMark/>
          </w:tcPr>
          <w:p w14:paraId="2AE13C0C"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2634</w:t>
            </w:r>
          </w:p>
        </w:tc>
        <w:tc>
          <w:tcPr>
            <w:tcW w:w="882" w:type="pct"/>
            <w:tcBorders>
              <w:top w:val="nil"/>
              <w:left w:val="nil"/>
              <w:bottom w:val="single" w:sz="8" w:space="0" w:color="auto"/>
              <w:right w:val="single" w:sz="8" w:space="0" w:color="auto"/>
            </w:tcBorders>
            <w:shd w:val="clear" w:color="auto" w:fill="auto"/>
            <w:vAlign w:val="center"/>
            <w:hideMark/>
          </w:tcPr>
          <w:p w14:paraId="1DC962FE"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5166</w:t>
            </w:r>
          </w:p>
        </w:tc>
        <w:tc>
          <w:tcPr>
            <w:tcW w:w="928" w:type="pct"/>
            <w:tcBorders>
              <w:top w:val="nil"/>
              <w:left w:val="nil"/>
              <w:bottom w:val="single" w:sz="8" w:space="0" w:color="auto"/>
              <w:right w:val="single" w:sz="12" w:space="0" w:color="auto"/>
            </w:tcBorders>
            <w:shd w:val="clear" w:color="auto" w:fill="auto"/>
            <w:vAlign w:val="center"/>
            <w:hideMark/>
          </w:tcPr>
          <w:p w14:paraId="51E75A74"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5366</w:t>
            </w:r>
          </w:p>
        </w:tc>
      </w:tr>
      <w:tr w:rsidR="00C50BCE" w:rsidRPr="007A4C1E" w14:paraId="3127658A" w14:textId="77777777" w:rsidTr="005A4037">
        <w:trPr>
          <w:trHeight w:val="270"/>
        </w:trPr>
        <w:tc>
          <w:tcPr>
            <w:tcW w:w="1342" w:type="pct"/>
            <w:tcBorders>
              <w:top w:val="nil"/>
              <w:left w:val="single" w:sz="12" w:space="0" w:color="auto"/>
              <w:bottom w:val="single" w:sz="8" w:space="0" w:color="auto"/>
              <w:right w:val="single" w:sz="8" w:space="0" w:color="auto"/>
            </w:tcBorders>
            <w:shd w:val="clear" w:color="auto" w:fill="auto"/>
            <w:vAlign w:val="center"/>
            <w:hideMark/>
          </w:tcPr>
          <w:p w14:paraId="32D9B570"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Two-tone 4th order IMD products</w:t>
            </w:r>
          </w:p>
        </w:tc>
        <w:tc>
          <w:tcPr>
            <w:tcW w:w="920" w:type="pct"/>
            <w:tcBorders>
              <w:top w:val="nil"/>
              <w:left w:val="nil"/>
              <w:bottom w:val="single" w:sz="8" w:space="0" w:color="auto"/>
              <w:right w:val="single" w:sz="8" w:space="0" w:color="auto"/>
            </w:tcBorders>
            <w:shd w:val="clear" w:color="auto" w:fill="auto"/>
            <w:vAlign w:val="center"/>
            <w:hideMark/>
          </w:tcPr>
          <w:p w14:paraId="6512476D"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|3*fx_low +1* fy_low|</w:t>
            </w:r>
          </w:p>
        </w:tc>
        <w:tc>
          <w:tcPr>
            <w:tcW w:w="928" w:type="pct"/>
            <w:tcBorders>
              <w:top w:val="nil"/>
              <w:left w:val="nil"/>
              <w:bottom w:val="single" w:sz="8" w:space="0" w:color="auto"/>
              <w:right w:val="single" w:sz="8" w:space="0" w:color="auto"/>
            </w:tcBorders>
            <w:shd w:val="clear" w:color="auto" w:fill="auto"/>
            <w:vAlign w:val="center"/>
            <w:hideMark/>
          </w:tcPr>
          <w:p w14:paraId="094B1437"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|3*fx_high + 1*fy_high|</w:t>
            </w:r>
          </w:p>
        </w:tc>
        <w:tc>
          <w:tcPr>
            <w:tcW w:w="882" w:type="pct"/>
            <w:tcBorders>
              <w:top w:val="nil"/>
              <w:left w:val="nil"/>
              <w:bottom w:val="single" w:sz="8" w:space="0" w:color="auto"/>
              <w:right w:val="single" w:sz="8" w:space="0" w:color="auto"/>
            </w:tcBorders>
            <w:shd w:val="clear" w:color="auto" w:fill="auto"/>
            <w:vAlign w:val="center"/>
            <w:hideMark/>
          </w:tcPr>
          <w:p w14:paraId="20533FE0"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|3*fy_low + 1*fx_low|</w:t>
            </w:r>
          </w:p>
        </w:tc>
        <w:tc>
          <w:tcPr>
            <w:tcW w:w="928" w:type="pct"/>
            <w:tcBorders>
              <w:top w:val="nil"/>
              <w:left w:val="nil"/>
              <w:bottom w:val="single" w:sz="8" w:space="0" w:color="auto"/>
              <w:right w:val="single" w:sz="12" w:space="0" w:color="auto"/>
            </w:tcBorders>
            <w:shd w:val="clear" w:color="auto" w:fill="auto"/>
            <w:vAlign w:val="center"/>
            <w:hideMark/>
          </w:tcPr>
          <w:p w14:paraId="34C62933"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|3*fy_high + 1*fx_high|</w:t>
            </w:r>
          </w:p>
        </w:tc>
      </w:tr>
      <w:tr w:rsidR="00C50BCE" w:rsidRPr="007A4C1E" w14:paraId="60DE4ACB" w14:textId="77777777" w:rsidTr="005A4037">
        <w:trPr>
          <w:trHeight w:val="270"/>
        </w:trPr>
        <w:tc>
          <w:tcPr>
            <w:tcW w:w="1342" w:type="pct"/>
            <w:tcBorders>
              <w:top w:val="nil"/>
              <w:left w:val="single" w:sz="12" w:space="0" w:color="auto"/>
              <w:bottom w:val="single" w:sz="12" w:space="0" w:color="auto"/>
              <w:right w:val="single" w:sz="8" w:space="0" w:color="auto"/>
            </w:tcBorders>
            <w:shd w:val="clear" w:color="auto" w:fill="auto"/>
            <w:vAlign w:val="center"/>
            <w:hideMark/>
          </w:tcPr>
          <w:p w14:paraId="4F6F3B12"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IMD frequency limits (MHz)</w:t>
            </w:r>
          </w:p>
        </w:tc>
        <w:tc>
          <w:tcPr>
            <w:tcW w:w="920" w:type="pct"/>
            <w:tcBorders>
              <w:top w:val="nil"/>
              <w:left w:val="nil"/>
              <w:bottom w:val="single" w:sz="12" w:space="0" w:color="auto"/>
              <w:right w:val="single" w:sz="8" w:space="0" w:color="auto"/>
            </w:tcBorders>
            <w:shd w:val="clear" w:color="000000" w:fill="FFFFFF"/>
            <w:vAlign w:val="center"/>
            <w:hideMark/>
          </w:tcPr>
          <w:p w14:paraId="7939F681"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6423</w:t>
            </w:r>
          </w:p>
        </w:tc>
        <w:tc>
          <w:tcPr>
            <w:tcW w:w="928" w:type="pct"/>
            <w:tcBorders>
              <w:top w:val="nil"/>
              <w:left w:val="nil"/>
              <w:bottom w:val="single" w:sz="12" w:space="0" w:color="auto"/>
              <w:right w:val="single" w:sz="8" w:space="0" w:color="auto"/>
            </w:tcBorders>
            <w:shd w:val="clear" w:color="000000" w:fill="FFFFFF"/>
            <w:vAlign w:val="center"/>
            <w:hideMark/>
          </w:tcPr>
          <w:p w14:paraId="3FB2B251"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6643</w:t>
            </w:r>
          </w:p>
        </w:tc>
        <w:tc>
          <w:tcPr>
            <w:tcW w:w="882" w:type="pct"/>
            <w:tcBorders>
              <w:top w:val="nil"/>
              <w:left w:val="nil"/>
              <w:bottom w:val="single" w:sz="12" w:space="0" w:color="auto"/>
              <w:right w:val="single" w:sz="8" w:space="0" w:color="auto"/>
            </w:tcBorders>
            <w:shd w:val="clear" w:color="000000" w:fill="FFFFFF"/>
            <w:vAlign w:val="center"/>
            <w:hideMark/>
          </w:tcPr>
          <w:p w14:paraId="456FA637"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3909</w:t>
            </w:r>
          </w:p>
        </w:tc>
        <w:tc>
          <w:tcPr>
            <w:tcW w:w="928" w:type="pct"/>
            <w:tcBorders>
              <w:top w:val="nil"/>
              <w:left w:val="nil"/>
              <w:bottom w:val="single" w:sz="12" w:space="0" w:color="auto"/>
              <w:right w:val="single" w:sz="12" w:space="0" w:color="auto"/>
            </w:tcBorders>
            <w:shd w:val="clear" w:color="000000" w:fill="FFFFFF"/>
            <w:vAlign w:val="center"/>
            <w:hideMark/>
          </w:tcPr>
          <w:p w14:paraId="67486F2F"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4089</w:t>
            </w:r>
          </w:p>
        </w:tc>
      </w:tr>
      <w:tr w:rsidR="00C50BCE" w:rsidRPr="007A4C1E" w14:paraId="5BF3C505" w14:textId="77777777" w:rsidTr="005A4037">
        <w:trPr>
          <w:trHeight w:val="270"/>
        </w:trPr>
        <w:tc>
          <w:tcPr>
            <w:tcW w:w="1342" w:type="pct"/>
            <w:tcBorders>
              <w:top w:val="nil"/>
              <w:left w:val="single" w:sz="12" w:space="0" w:color="auto"/>
              <w:bottom w:val="single" w:sz="8" w:space="0" w:color="auto"/>
              <w:right w:val="single" w:sz="8" w:space="0" w:color="auto"/>
            </w:tcBorders>
            <w:shd w:val="clear" w:color="000000" w:fill="F2F2F2"/>
            <w:vAlign w:val="center"/>
            <w:hideMark/>
          </w:tcPr>
          <w:p w14:paraId="4AE83D17"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Two-tone 5th order IMD products</w:t>
            </w:r>
          </w:p>
        </w:tc>
        <w:tc>
          <w:tcPr>
            <w:tcW w:w="920" w:type="pct"/>
            <w:tcBorders>
              <w:top w:val="nil"/>
              <w:left w:val="nil"/>
              <w:bottom w:val="single" w:sz="8" w:space="0" w:color="auto"/>
              <w:right w:val="single" w:sz="8" w:space="0" w:color="auto"/>
            </w:tcBorders>
            <w:shd w:val="clear" w:color="000000" w:fill="F2F2F2"/>
            <w:vAlign w:val="center"/>
            <w:hideMark/>
          </w:tcPr>
          <w:p w14:paraId="4A7C720C"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|fx_low – 4*fy_high|</w:t>
            </w:r>
          </w:p>
        </w:tc>
        <w:tc>
          <w:tcPr>
            <w:tcW w:w="928" w:type="pct"/>
            <w:tcBorders>
              <w:top w:val="nil"/>
              <w:left w:val="nil"/>
              <w:bottom w:val="single" w:sz="8" w:space="0" w:color="auto"/>
              <w:right w:val="single" w:sz="8" w:space="0" w:color="auto"/>
            </w:tcBorders>
            <w:shd w:val="clear" w:color="000000" w:fill="F2F2F2"/>
            <w:vAlign w:val="center"/>
            <w:hideMark/>
          </w:tcPr>
          <w:p w14:paraId="23301645"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|fx_high – 4*fy_low|</w:t>
            </w:r>
          </w:p>
        </w:tc>
        <w:tc>
          <w:tcPr>
            <w:tcW w:w="882" w:type="pct"/>
            <w:tcBorders>
              <w:top w:val="nil"/>
              <w:left w:val="nil"/>
              <w:bottom w:val="single" w:sz="8" w:space="0" w:color="auto"/>
              <w:right w:val="single" w:sz="8" w:space="0" w:color="auto"/>
            </w:tcBorders>
            <w:shd w:val="clear" w:color="000000" w:fill="F2F2F2"/>
            <w:vAlign w:val="center"/>
            <w:hideMark/>
          </w:tcPr>
          <w:p w14:paraId="06D31BBA"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|fy_low – 4*fx_high|</w:t>
            </w:r>
          </w:p>
        </w:tc>
        <w:tc>
          <w:tcPr>
            <w:tcW w:w="928" w:type="pct"/>
            <w:tcBorders>
              <w:top w:val="nil"/>
              <w:left w:val="nil"/>
              <w:bottom w:val="single" w:sz="8" w:space="0" w:color="auto"/>
              <w:right w:val="single" w:sz="12" w:space="0" w:color="auto"/>
            </w:tcBorders>
            <w:shd w:val="clear" w:color="000000" w:fill="F2F2F2"/>
            <w:vAlign w:val="center"/>
            <w:hideMark/>
          </w:tcPr>
          <w:p w14:paraId="6BDB6D0F"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|fy_high – 4*fx_low|</w:t>
            </w:r>
          </w:p>
        </w:tc>
      </w:tr>
      <w:tr w:rsidR="00C50BCE" w:rsidRPr="007A4C1E" w14:paraId="3A977AFE" w14:textId="77777777" w:rsidTr="005A4037">
        <w:trPr>
          <w:trHeight w:val="270"/>
        </w:trPr>
        <w:tc>
          <w:tcPr>
            <w:tcW w:w="1342" w:type="pct"/>
            <w:tcBorders>
              <w:top w:val="nil"/>
              <w:left w:val="single" w:sz="12" w:space="0" w:color="auto"/>
              <w:bottom w:val="single" w:sz="8" w:space="0" w:color="auto"/>
              <w:right w:val="single" w:sz="8" w:space="0" w:color="auto"/>
            </w:tcBorders>
            <w:shd w:val="clear" w:color="000000" w:fill="F2F2F2"/>
            <w:vAlign w:val="center"/>
            <w:hideMark/>
          </w:tcPr>
          <w:p w14:paraId="31DA324D"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IMD frequency limits (MHz)</w:t>
            </w:r>
          </w:p>
        </w:tc>
        <w:tc>
          <w:tcPr>
            <w:tcW w:w="920" w:type="pct"/>
            <w:tcBorders>
              <w:top w:val="nil"/>
              <w:left w:val="nil"/>
              <w:bottom w:val="single" w:sz="8" w:space="0" w:color="auto"/>
              <w:right w:val="single" w:sz="8" w:space="0" w:color="auto"/>
            </w:tcBorders>
            <w:shd w:val="clear" w:color="000000" w:fill="F2F2F2"/>
            <w:vAlign w:val="center"/>
            <w:hideMark/>
          </w:tcPr>
          <w:p w14:paraId="1AC87384"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892</w:t>
            </w:r>
          </w:p>
        </w:tc>
        <w:tc>
          <w:tcPr>
            <w:tcW w:w="928" w:type="pct"/>
            <w:tcBorders>
              <w:top w:val="nil"/>
              <w:left w:val="nil"/>
              <w:bottom w:val="single" w:sz="8" w:space="0" w:color="auto"/>
              <w:right w:val="single" w:sz="8" w:space="0" w:color="auto"/>
            </w:tcBorders>
            <w:shd w:val="clear" w:color="000000" w:fill="F2F2F2"/>
            <w:vAlign w:val="center"/>
            <w:hideMark/>
          </w:tcPr>
          <w:p w14:paraId="170443A1"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672</w:t>
            </w:r>
          </w:p>
        </w:tc>
        <w:tc>
          <w:tcPr>
            <w:tcW w:w="882" w:type="pct"/>
            <w:tcBorders>
              <w:top w:val="nil"/>
              <w:left w:val="nil"/>
              <w:bottom w:val="single" w:sz="8" w:space="0" w:color="auto"/>
              <w:right w:val="single" w:sz="8" w:space="0" w:color="auto"/>
            </w:tcBorders>
            <w:shd w:val="clear" w:color="000000" w:fill="F2F2F2"/>
            <w:vAlign w:val="center"/>
            <w:hideMark/>
          </w:tcPr>
          <w:p w14:paraId="19A34591"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7257</w:t>
            </w:r>
          </w:p>
        </w:tc>
        <w:tc>
          <w:tcPr>
            <w:tcW w:w="928" w:type="pct"/>
            <w:tcBorders>
              <w:top w:val="nil"/>
              <w:left w:val="nil"/>
              <w:bottom w:val="single" w:sz="8" w:space="0" w:color="auto"/>
              <w:right w:val="single" w:sz="12" w:space="0" w:color="auto"/>
            </w:tcBorders>
            <w:shd w:val="clear" w:color="000000" w:fill="F2F2F2"/>
            <w:vAlign w:val="center"/>
            <w:hideMark/>
          </w:tcPr>
          <w:p w14:paraId="27B0897E"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6977</w:t>
            </w:r>
          </w:p>
        </w:tc>
      </w:tr>
      <w:tr w:rsidR="00C50BCE" w:rsidRPr="007A4C1E" w14:paraId="5B9ADBFE" w14:textId="77777777" w:rsidTr="005A4037">
        <w:trPr>
          <w:trHeight w:val="270"/>
        </w:trPr>
        <w:tc>
          <w:tcPr>
            <w:tcW w:w="1342" w:type="pct"/>
            <w:tcBorders>
              <w:top w:val="nil"/>
              <w:left w:val="single" w:sz="12" w:space="0" w:color="auto"/>
              <w:bottom w:val="single" w:sz="8" w:space="0" w:color="auto"/>
              <w:right w:val="single" w:sz="8" w:space="0" w:color="auto"/>
            </w:tcBorders>
            <w:shd w:val="clear" w:color="000000" w:fill="F2F2F2"/>
            <w:vAlign w:val="center"/>
            <w:hideMark/>
          </w:tcPr>
          <w:p w14:paraId="60564268"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Two-tone 5th order IMD products</w:t>
            </w:r>
          </w:p>
        </w:tc>
        <w:tc>
          <w:tcPr>
            <w:tcW w:w="920" w:type="pct"/>
            <w:tcBorders>
              <w:top w:val="nil"/>
              <w:left w:val="nil"/>
              <w:bottom w:val="single" w:sz="8" w:space="0" w:color="auto"/>
              <w:right w:val="single" w:sz="8" w:space="0" w:color="auto"/>
            </w:tcBorders>
            <w:shd w:val="clear" w:color="000000" w:fill="F2F2F2"/>
            <w:vAlign w:val="center"/>
            <w:hideMark/>
          </w:tcPr>
          <w:p w14:paraId="683E6B57"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|2*fx_low - 3*fy_high|</w:t>
            </w:r>
          </w:p>
        </w:tc>
        <w:tc>
          <w:tcPr>
            <w:tcW w:w="928" w:type="pct"/>
            <w:tcBorders>
              <w:top w:val="nil"/>
              <w:left w:val="nil"/>
              <w:bottom w:val="single" w:sz="8" w:space="0" w:color="auto"/>
              <w:right w:val="single" w:sz="8" w:space="0" w:color="auto"/>
            </w:tcBorders>
            <w:shd w:val="clear" w:color="000000" w:fill="F2F2F2"/>
            <w:vAlign w:val="center"/>
            <w:hideMark/>
          </w:tcPr>
          <w:p w14:paraId="3DA8E776"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|2*fx_high - 3*fy_low|</w:t>
            </w:r>
          </w:p>
        </w:tc>
        <w:tc>
          <w:tcPr>
            <w:tcW w:w="882" w:type="pct"/>
            <w:tcBorders>
              <w:top w:val="nil"/>
              <w:left w:val="nil"/>
              <w:bottom w:val="single" w:sz="8" w:space="0" w:color="auto"/>
              <w:right w:val="single" w:sz="8" w:space="0" w:color="auto"/>
            </w:tcBorders>
            <w:shd w:val="clear" w:color="000000" w:fill="F2F2F2"/>
            <w:vAlign w:val="center"/>
            <w:hideMark/>
          </w:tcPr>
          <w:p w14:paraId="13C46134"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|2*fy_low - 3*fx_high|</w:t>
            </w:r>
          </w:p>
        </w:tc>
        <w:tc>
          <w:tcPr>
            <w:tcW w:w="928" w:type="pct"/>
            <w:tcBorders>
              <w:top w:val="nil"/>
              <w:left w:val="nil"/>
              <w:bottom w:val="single" w:sz="8" w:space="0" w:color="auto"/>
              <w:right w:val="single" w:sz="12" w:space="0" w:color="auto"/>
            </w:tcBorders>
            <w:shd w:val="clear" w:color="000000" w:fill="F2F2F2"/>
            <w:vAlign w:val="center"/>
            <w:hideMark/>
          </w:tcPr>
          <w:p w14:paraId="6FD1B85E"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|2*fy_high -3*fx_low|</w:t>
            </w:r>
          </w:p>
        </w:tc>
      </w:tr>
      <w:tr w:rsidR="00C50BCE" w:rsidRPr="007A4C1E" w14:paraId="52500F01" w14:textId="77777777" w:rsidTr="005A4037">
        <w:trPr>
          <w:trHeight w:val="270"/>
        </w:trPr>
        <w:tc>
          <w:tcPr>
            <w:tcW w:w="1342" w:type="pct"/>
            <w:tcBorders>
              <w:top w:val="nil"/>
              <w:left w:val="single" w:sz="12" w:space="0" w:color="auto"/>
              <w:bottom w:val="single" w:sz="8" w:space="0" w:color="auto"/>
              <w:right w:val="single" w:sz="8" w:space="0" w:color="auto"/>
            </w:tcBorders>
            <w:shd w:val="clear" w:color="000000" w:fill="F2F2F2"/>
            <w:vAlign w:val="center"/>
            <w:hideMark/>
          </w:tcPr>
          <w:p w14:paraId="5EF68433"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IMD frequency limits (MHz)</w:t>
            </w:r>
          </w:p>
        </w:tc>
        <w:tc>
          <w:tcPr>
            <w:tcW w:w="920" w:type="pct"/>
            <w:tcBorders>
              <w:top w:val="nil"/>
              <w:left w:val="nil"/>
              <w:bottom w:val="single" w:sz="8" w:space="0" w:color="auto"/>
              <w:right w:val="single" w:sz="8" w:space="0" w:color="auto"/>
            </w:tcBorders>
            <w:shd w:val="clear" w:color="000000" w:fill="F2F2F2"/>
            <w:vAlign w:val="center"/>
            <w:hideMark/>
          </w:tcPr>
          <w:p w14:paraId="323A8C11" w14:textId="77777777" w:rsidR="00C50BCE" w:rsidRPr="007A4C1E" w:rsidRDefault="00C50BCE" w:rsidP="005A4037">
            <w:pPr>
              <w:spacing w:after="0"/>
              <w:jc w:val="center"/>
              <w:rPr>
                <w:rFonts w:ascii="Arial" w:hAnsi="Arial" w:cs="Arial"/>
                <w:color w:val="000000"/>
                <w:sz w:val="16"/>
                <w:szCs w:val="16"/>
                <w:highlight w:val="yellow"/>
              </w:rPr>
            </w:pPr>
            <w:r w:rsidRPr="007A4C1E">
              <w:rPr>
                <w:rFonts w:ascii="Arial" w:hAnsi="Arial" w:cs="Arial"/>
                <w:color w:val="000000"/>
                <w:sz w:val="16"/>
                <w:szCs w:val="16"/>
                <w:highlight w:val="yellow"/>
              </w:rPr>
              <w:t>1731</w:t>
            </w:r>
          </w:p>
        </w:tc>
        <w:tc>
          <w:tcPr>
            <w:tcW w:w="928" w:type="pct"/>
            <w:tcBorders>
              <w:top w:val="nil"/>
              <w:left w:val="nil"/>
              <w:bottom w:val="single" w:sz="8" w:space="0" w:color="auto"/>
              <w:right w:val="single" w:sz="8" w:space="0" w:color="auto"/>
            </w:tcBorders>
            <w:shd w:val="clear" w:color="000000" w:fill="F2F2F2"/>
            <w:vAlign w:val="center"/>
            <w:hideMark/>
          </w:tcPr>
          <w:p w14:paraId="0B1C4577" w14:textId="77777777" w:rsidR="00C50BCE" w:rsidRPr="007A4C1E" w:rsidRDefault="00C50BCE" w:rsidP="005A4037">
            <w:pPr>
              <w:spacing w:after="0"/>
              <w:jc w:val="center"/>
              <w:rPr>
                <w:rFonts w:ascii="Arial" w:hAnsi="Arial" w:cs="Arial"/>
                <w:color w:val="000000"/>
                <w:sz w:val="16"/>
                <w:szCs w:val="16"/>
                <w:highlight w:val="yellow"/>
              </w:rPr>
            </w:pPr>
            <w:r w:rsidRPr="007A4C1E">
              <w:rPr>
                <w:rFonts w:ascii="Arial" w:hAnsi="Arial" w:cs="Arial"/>
                <w:color w:val="000000"/>
                <w:sz w:val="16"/>
                <w:szCs w:val="16"/>
                <w:highlight w:val="yellow"/>
              </w:rPr>
              <w:t>1971</w:t>
            </w:r>
          </w:p>
        </w:tc>
        <w:tc>
          <w:tcPr>
            <w:tcW w:w="882" w:type="pct"/>
            <w:tcBorders>
              <w:top w:val="nil"/>
              <w:left w:val="nil"/>
              <w:bottom w:val="single" w:sz="8" w:space="0" w:color="auto"/>
              <w:right w:val="single" w:sz="8" w:space="0" w:color="auto"/>
            </w:tcBorders>
            <w:shd w:val="clear" w:color="000000" w:fill="F2F2F2"/>
            <w:vAlign w:val="center"/>
            <w:hideMark/>
          </w:tcPr>
          <w:p w14:paraId="56A19F2D"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4614</w:t>
            </w:r>
          </w:p>
        </w:tc>
        <w:tc>
          <w:tcPr>
            <w:tcW w:w="928" w:type="pct"/>
            <w:tcBorders>
              <w:top w:val="nil"/>
              <w:left w:val="nil"/>
              <w:bottom w:val="single" w:sz="8" w:space="0" w:color="auto"/>
              <w:right w:val="single" w:sz="12" w:space="0" w:color="auto"/>
            </w:tcBorders>
            <w:shd w:val="clear" w:color="000000" w:fill="F2F2F2"/>
            <w:vAlign w:val="center"/>
            <w:hideMark/>
          </w:tcPr>
          <w:p w14:paraId="11645CFD"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4354</w:t>
            </w:r>
          </w:p>
        </w:tc>
      </w:tr>
      <w:tr w:rsidR="00C50BCE" w:rsidRPr="007A4C1E" w14:paraId="10C7AE80" w14:textId="77777777" w:rsidTr="005A4037">
        <w:trPr>
          <w:trHeight w:val="270"/>
        </w:trPr>
        <w:tc>
          <w:tcPr>
            <w:tcW w:w="1342" w:type="pct"/>
            <w:tcBorders>
              <w:top w:val="nil"/>
              <w:left w:val="single" w:sz="12" w:space="0" w:color="auto"/>
              <w:bottom w:val="single" w:sz="8" w:space="0" w:color="auto"/>
              <w:right w:val="single" w:sz="8" w:space="0" w:color="auto"/>
            </w:tcBorders>
            <w:shd w:val="clear" w:color="000000" w:fill="F2F2F2"/>
            <w:vAlign w:val="center"/>
            <w:hideMark/>
          </w:tcPr>
          <w:p w14:paraId="645C82EF"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Two-tone 5th order IMD products</w:t>
            </w:r>
          </w:p>
        </w:tc>
        <w:tc>
          <w:tcPr>
            <w:tcW w:w="920" w:type="pct"/>
            <w:tcBorders>
              <w:top w:val="nil"/>
              <w:left w:val="nil"/>
              <w:bottom w:val="single" w:sz="8" w:space="0" w:color="auto"/>
              <w:right w:val="single" w:sz="8" w:space="0" w:color="auto"/>
            </w:tcBorders>
            <w:shd w:val="clear" w:color="000000" w:fill="F2F2F2"/>
            <w:vAlign w:val="center"/>
            <w:hideMark/>
          </w:tcPr>
          <w:p w14:paraId="4C180867"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|fx_low + 4*fy_low|</w:t>
            </w:r>
          </w:p>
        </w:tc>
        <w:tc>
          <w:tcPr>
            <w:tcW w:w="928" w:type="pct"/>
            <w:tcBorders>
              <w:top w:val="nil"/>
              <w:left w:val="nil"/>
              <w:bottom w:val="single" w:sz="8" w:space="0" w:color="auto"/>
              <w:right w:val="single" w:sz="8" w:space="0" w:color="auto"/>
            </w:tcBorders>
            <w:shd w:val="clear" w:color="000000" w:fill="F2F2F2"/>
            <w:vAlign w:val="center"/>
            <w:hideMark/>
          </w:tcPr>
          <w:p w14:paraId="510741BE"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|fx_high + 4*fy_high|</w:t>
            </w:r>
          </w:p>
        </w:tc>
        <w:tc>
          <w:tcPr>
            <w:tcW w:w="882" w:type="pct"/>
            <w:tcBorders>
              <w:top w:val="nil"/>
              <w:left w:val="nil"/>
              <w:bottom w:val="single" w:sz="8" w:space="0" w:color="auto"/>
              <w:right w:val="single" w:sz="8" w:space="0" w:color="auto"/>
            </w:tcBorders>
            <w:shd w:val="clear" w:color="000000" w:fill="F2F2F2"/>
            <w:vAlign w:val="center"/>
            <w:hideMark/>
          </w:tcPr>
          <w:p w14:paraId="1E71E633"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|fy_low + 4*fx_low|</w:t>
            </w:r>
          </w:p>
        </w:tc>
        <w:tc>
          <w:tcPr>
            <w:tcW w:w="928" w:type="pct"/>
            <w:tcBorders>
              <w:top w:val="nil"/>
              <w:left w:val="nil"/>
              <w:bottom w:val="single" w:sz="8" w:space="0" w:color="auto"/>
              <w:right w:val="single" w:sz="12" w:space="0" w:color="auto"/>
            </w:tcBorders>
            <w:shd w:val="clear" w:color="000000" w:fill="F2F2F2"/>
            <w:vAlign w:val="center"/>
            <w:hideMark/>
          </w:tcPr>
          <w:p w14:paraId="1298F3A5"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|fy_high + 4*fx_high|</w:t>
            </w:r>
          </w:p>
        </w:tc>
      </w:tr>
      <w:tr w:rsidR="00C50BCE" w:rsidRPr="007A4C1E" w14:paraId="161A4A92" w14:textId="77777777" w:rsidTr="005A4037">
        <w:trPr>
          <w:trHeight w:val="270"/>
        </w:trPr>
        <w:tc>
          <w:tcPr>
            <w:tcW w:w="1342" w:type="pct"/>
            <w:tcBorders>
              <w:top w:val="nil"/>
              <w:left w:val="single" w:sz="12" w:space="0" w:color="auto"/>
              <w:bottom w:val="single" w:sz="8" w:space="0" w:color="auto"/>
              <w:right w:val="single" w:sz="8" w:space="0" w:color="auto"/>
            </w:tcBorders>
            <w:shd w:val="clear" w:color="000000" w:fill="F2F2F2"/>
            <w:vAlign w:val="center"/>
            <w:hideMark/>
          </w:tcPr>
          <w:p w14:paraId="577E28C2"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IMD frequency limits (MHz)</w:t>
            </w:r>
          </w:p>
        </w:tc>
        <w:tc>
          <w:tcPr>
            <w:tcW w:w="920" w:type="pct"/>
            <w:tcBorders>
              <w:top w:val="nil"/>
              <w:left w:val="nil"/>
              <w:bottom w:val="single" w:sz="8" w:space="0" w:color="auto"/>
              <w:right w:val="single" w:sz="8" w:space="0" w:color="auto"/>
            </w:tcBorders>
            <w:shd w:val="clear" w:color="000000" w:fill="F2F2F2"/>
            <w:vAlign w:val="center"/>
            <w:hideMark/>
          </w:tcPr>
          <w:p w14:paraId="1DEE8687"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4572</w:t>
            </w:r>
          </w:p>
        </w:tc>
        <w:tc>
          <w:tcPr>
            <w:tcW w:w="928" w:type="pct"/>
            <w:tcBorders>
              <w:top w:val="nil"/>
              <w:left w:val="nil"/>
              <w:bottom w:val="single" w:sz="8" w:space="0" w:color="auto"/>
              <w:right w:val="single" w:sz="8" w:space="0" w:color="auto"/>
            </w:tcBorders>
            <w:shd w:val="clear" w:color="000000" w:fill="F2F2F2"/>
            <w:vAlign w:val="center"/>
            <w:hideMark/>
          </w:tcPr>
          <w:p w14:paraId="62AB99AB"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4792</w:t>
            </w:r>
          </w:p>
        </w:tc>
        <w:tc>
          <w:tcPr>
            <w:tcW w:w="882" w:type="pct"/>
            <w:tcBorders>
              <w:top w:val="nil"/>
              <w:left w:val="nil"/>
              <w:bottom w:val="single" w:sz="8" w:space="0" w:color="auto"/>
              <w:right w:val="single" w:sz="8" w:space="0" w:color="auto"/>
            </w:tcBorders>
            <w:shd w:val="clear" w:color="000000" w:fill="F2F2F2"/>
            <w:vAlign w:val="center"/>
            <w:hideMark/>
          </w:tcPr>
          <w:p w14:paraId="6C3330E6"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8343</w:t>
            </w:r>
          </w:p>
        </w:tc>
        <w:tc>
          <w:tcPr>
            <w:tcW w:w="928" w:type="pct"/>
            <w:tcBorders>
              <w:top w:val="nil"/>
              <w:left w:val="nil"/>
              <w:bottom w:val="single" w:sz="8" w:space="0" w:color="auto"/>
              <w:right w:val="single" w:sz="12" w:space="0" w:color="auto"/>
            </w:tcBorders>
            <w:shd w:val="clear" w:color="000000" w:fill="F2F2F2"/>
            <w:vAlign w:val="center"/>
            <w:hideMark/>
          </w:tcPr>
          <w:p w14:paraId="02E7EA75"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8623</w:t>
            </w:r>
          </w:p>
        </w:tc>
      </w:tr>
      <w:tr w:rsidR="00C50BCE" w:rsidRPr="007A4C1E" w14:paraId="16A665FE" w14:textId="77777777" w:rsidTr="005A4037">
        <w:trPr>
          <w:trHeight w:val="270"/>
        </w:trPr>
        <w:tc>
          <w:tcPr>
            <w:tcW w:w="1342" w:type="pct"/>
            <w:tcBorders>
              <w:top w:val="nil"/>
              <w:left w:val="single" w:sz="12" w:space="0" w:color="auto"/>
              <w:bottom w:val="single" w:sz="8" w:space="0" w:color="auto"/>
              <w:right w:val="single" w:sz="8" w:space="0" w:color="auto"/>
            </w:tcBorders>
            <w:shd w:val="clear" w:color="000000" w:fill="F2F2F2"/>
            <w:vAlign w:val="center"/>
            <w:hideMark/>
          </w:tcPr>
          <w:p w14:paraId="09AB8222"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Two-tone 5th order IMD products</w:t>
            </w:r>
          </w:p>
        </w:tc>
        <w:tc>
          <w:tcPr>
            <w:tcW w:w="920" w:type="pct"/>
            <w:tcBorders>
              <w:top w:val="nil"/>
              <w:left w:val="nil"/>
              <w:bottom w:val="single" w:sz="8" w:space="0" w:color="auto"/>
              <w:right w:val="single" w:sz="8" w:space="0" w:color="auto"/>
            </w:tcBorders>
            <w:shd w:val="clear" w:color="000000" w:fill="F2F2F2"/>
            <w:vAlign w:val="center"/>
            <w:hideMark/>
          </w:tcPr>
          <w:p w14:paraId="13AC1A96"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|2*fx_low + 3*fy_low|</w:t>
            </w:r>
          </w:p>
        </w:tc>
        <w:tc>
          <w:tcPr>
            <w:tcW w:w="928" w:type="pct"/>
            <w:tcBorders>
              <w:top w:val="nil"/>
              <w:left w:val="nil"/>
              <w:bottom w:val="single" w:sz="8" w:space="0" w:color="auto"/>
              <w:right w:val="single" w:sz="8" w:space="0" w:color="auto"/>
            </w:tcBorders>
            <w:shd w:val="clear" w:color="000000" w:fill="F2F2F2"/>
            <w:vAlign w:val="center"/>
            <w:hideMark/>
          </w:tcPr>
          <w:p w14:paraId="4C84A3DD"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|2*fx_high + 3*fy_high|</w:t>
            </w:r>
          </w:p>
        </w:tc>
        <w:tc>
          <w:tcPr>
            <w:tcW w:w="882" w:type="pct"/>
            <w:tcBorders>
              <w:top w:val="nil"/>
              <w:left w:val="nil"/>
              <w:bottom w:val="single" w:sz="8" w:space="0" w:color="auto"/>
              <w:right w:val="single" w:sz="8" w:space="0" w:color="auto"/>
            </w:tcBorders>
            <w:shd w:val="clear" w:color="000000" w:fill="F2F2F2"/>
            <w:vAlign w:val="center"/>
            <w:hideMark/>
          </w:tcPr>
          <w:p w14:paraId="178F380B"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|2*fy_low + 3*fx_low|</w:t>
            </w:r>
          </w:p>
        </w:tc>
        <w:tc>
          <w:tcPr>
            <w:tcW w:w="928" w:type="pct"/>
            <w:tcBorders>
              <w:top w:val="nil"/>
              <w:left w:val="nil"/>
              <w:bottom w:val="single" w:sz="8" w:space="0" w:color="auto"/>
              <w:right w:val="single" w:sz="12" w:space="0" w:color="auto"/>
            </w:tcBorders>
            <w:shd w:val="clear" w:color="000000" w:fill="F2F2F2"/>
            <w:vAlign w:val="center"/>
            <w:hideMark/>
          </w:tcPr>
          <w:p w14:paraId="6C65C0E8"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|2*fy_high + 3*fx_high|</w:t>
            </w:r>
          </w:p>
        </w:tc>
      </w:tr>
      <w:tr w:rsidR="00C50BCE" w:rsidRPr="007A4C1E" w14:paraId="25E275A4" w14:textId="77777777" w:rsidTr="005A4037">
        <w:trPr>
          <w:trHeight w:val="270"/>
        </w:trPr>
        <w:tc>
          <w:tcPr>
            <w:tcW w:w="1342" w:type="pct"/>
            <w:tcBorders>
              <w:top w:val="nil"/>
              <w:left w:val="single" w:sz="12" w:space="0" w:color="auto"/>
              <w:bottom w:val="single" w:sz="12" w:space="0" w:color="auto"/>
              <w:right w:val="single" w:sz="8" w:space="0" w:color="auto"/>
            </w:tcBorders>
            <w:shd w:val="clear" w:color="000000" w:fill="F2F2F2"/>
            <w:vAlign w:val="center"/>
            <w:hideMark/>
          </w:tcPr>
          <w:p w14:paraId="08A36F5C"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IMD frequency limits (MHz)</w:t>
            </w:r>
          </w:p>
        </w:tc>
        <w:tc>
          <w:tcPr>
            <w:tcW w:w="920" w:type="pct"/>
            <w:tcBorders>
              <w:top w:val="nil"/>
              <w:left w:val="nil"/>
              <w:bottom w:val="single" w:sz="12" w:space="0" w:color="auto"/>
              <w:right w:val="single" w:sz="8" w:space="0" w:color="auto"/>
            </w:tcBorders>
            <w:shd w:val="clear" w:color="000000" w:fill="F2F2F2"/>
            <w:vAlign w:val="center"/>
            <w:hideMark/>
          </w:tcPr>
          <w:p w14:paraId="00F3C4BD"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5829</w:t>
            </w:r>
          </w:p>
        </w:tc>
        <w:tc>
          <w:tcPr>
            <w:tcW w:w="928" w:type="pct"/>
            <w:tcBorders>
              <w:top w:val="nil"/>
              <w:left w:val="nil"/>
              <w:bottom w:val="single" w:sz="12" w:space="0" w:color="auto"/>
              <w:right w:val="single" w:sz="8" w:space="0" w:color="auto"/>
            </w:tcBorders>
            <w:shd w:val="clear" w:color="000000" w:fill="F2F2F2"/>
            <w:vAlign w:val="center"/>
            <w:hideMark/>
          </w:tcPr>
          <w:p w14:paraId="22CF2F80"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6069</w:t>
            </w:r>
          </w:p>
        </w:tc>
        <w:tc>
          <w:tcPr>
            <w:tcW w:w="882" w:type="pct"/>
            <w:tcBorders>
              <w:top w:val="nil"/>
              <w:left w:val="nil"/>
              <w:bottom w:val="single" w:sz="12" w:space="0" w:color="auto"/>
              <w:right w:val="single" w:sz="8" w:space="0" w:color="auto"/>
            </w:tcBorders>
            <w:shd w:val="clear" w:color="000000" w:fill="F2F2F2"/>
            <w:vAlign w:val="center"/>
            <w:hideMark/>
          </w:tcPr>
          <w:p w14:paraId="015DF4C2"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7086</w:t>
            </w:r>
          </w:p>
        </w:tc>
        <w:tc>
          <w:tcPr>
            <w:tcW w:w="928" w:type="pct"/>
            <w:tcBorders>
              <w:top w:val="nil"/>
              <w:left w:val="nil"/>
              <w:bottom w:val="single" w:sz="12" w:space="0" w:color="auto"/>
              <w:right w:val="single" w:sz="12" w:space="0" w:color="auto"/>
            </w:tcBorders>
            <w:shd w:val="clear" w:color="000000" w:fill="F2F2F2"/>
            <w:vAlign w:val="center"/>
            <w:hideMark/>
          </w:tcPr>
          <w:p w14:paraId="0C835863"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7346</w:t>
            </w:r>
          </w:p>
        </w:tc>
      </w:tr>
    </w:tbl>
    <w:p w14:paraId="7BC7ED97" w14:textId="77777777" w:rsidR="00C50BCE" w:rsidRPr="0073594C" w:rsidRDefault="00C50BCE" w:rsidP="00C50BCE">
      <w:pPr>
        <w:rPr>
          <w:lang w:eastAsia="ko-KR"/>
        </w:rPr>
      </w:pPr>
    </w:p>
    <w:p w14:paraId="3FF2B1F7" w14:textId="12BC151A" w:rsidR="00C50BCE" w:rsidRPr="0073594C" w:rsidRDefault="00C50BCE" w:rsidP="00C50BCE">
      <w:pPr>
        <w:jc w:val="center"/>
        <w:rPr>
          <w:lang w:eastAsia="zh-CN"/>
        </w:rPr>
      </w:pPr>
      <w:r w:rsidRPr="0073594C">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58</w:t>
      </w:r>
      <w:r w:rsidRPr="0073594C">
        <w:rPr>
          <w:rFonts w:ascii="Arial" w:hAnsi="Arial" w:cs="Arial"/>
          <w:b/>
          <w:bCs/>
          <w:lang w:val="en-US" w:eastAsia="zh-CN"/>
        </w:rPr>
        <w:t>.2</w:t>
      </w:r>
      <w:r w:rsidRPr="0073594C">
        <w:rPr>
          <w:rFonts w:ascii="Arial" w:hAnsi="Arial" w:cs="Arial"/>
          <w:b/>
          <w:bCs/>
          <w:lang w:val="en-US"/>
        </w:rPr>
        <w:t>.</w:t>
      </w:r>
      <w:r>
        <w:rPr>
          <w:rFonts w:ascii="Arial" w:hAnsi="Arial" w:cs="Arial"/>
          <w:b/>
          <w:bCs/>
          <w:lang w:val="en-US" w:eastAsia="zh-CN"/>
        </w:rPr>
        <w:t>1</w:t>
      </w:r>
      <w:r w:rsidRPr="0073594C">
        <w:rPr>
          <w:rFonts w:ascii="Arial" w:hAnsi="Arial" w:cs="Arial"/>
          <w:b/>
          <w:bCs/>
          <w:lang w:val="en-US"/>
        </w:rPr>
        <w:t xml:space="preserve">-3: Band </w:t>
      </w:r>
      <w:r w:rsidRPr="0073594C">
        <w:rPr>
          <w:rFonts w:ascii="Arial" w:hAnsi="Arial" w:cs="Arial"/>
          <w:b/>
          <w:bCs/>
          <w:lang w:val="en-US" w:eastAsia="zh-CN"/>
        </w:rPr>
        <w:t>n</w:t>
      </w:r>
      <w:r>
        <w:rPr>
          <w:rFonts w:ascii="Arial" w:hAnsi="Arial" w:cs="Arial"/>
          <w:b/>
          <w:bCs/>
          <w:lang w:val="en-US" w:eastAsia="zh-CN"/>
        </w:rPr>
        <w:t>3</w:t>
      </w:r>
      <w:r w:rsidRPr="0073594C">
        <w:rPr>
          <w:rFonts w:ascii="Arial" w:hAnsi="Arial" w:cs="Arial"/>
          <w:b/>
          <w:bCs/>
          <w:lang w:val="en-US"/>
        </w:rPr>
        <w:t xml:space="preserve"> and Band </w:t>
      </w:r>
      <w:r w:rsidRPr="0073594C">
        <w:rPr>
          <w:rFonts w:ascii="Arial" w:hAnsi="Arial" w:cs="Arial"/>
          <w:b/>
          <w:bCs/>
          <w:lang w:val="en-US" w:eastAsia="zh-CN"/>
        </w:rPr>
        <w:t>n</w:t>
      </w:r>
      <w:r>
        <w:rPr>
          <w:rFonts w:ascii="Arial" w:hAnsi="Arial" w:cs="Arial"/>
          <w:b/>
          <w:bCs/>
          <w:lang w:val="en-US" w:eastAsia="zh-CN"/>
        </w:rPr>
        <w:t>105</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harmonics and IMD products</w:t>
      </w:r>
    </w:p>
    <w:tbl>
      <w:tblPr>
        <w:tblW w:w="5000" w:type="pct"/>
        <w:tblLook w:val="04A0" w:firstRow="1" w:lastRow="0" w:firstColumn="1" w:lastColumn="0" w:noHBand="0" w:noVBand="1"/>
      </w:tblPr>
      <w:tblGrid>
        <w:gridCol w:w="2581"/>
        <w:gridCol w:w="1770"/>
        <w:gridCol w:w="1785"/>
        <w:gridCol w:w="1697"/>
        <w:gridCol w:w="1785"/>
      </w:tblGrid>
      <w:tr w:rsidR="00C50BCE" w:rsidRPr="007A4C1E" w14:paraId="1B2395F0" w14:textId="77777777" w:rsidTr="005A4037">
        <w:trPr>
          <w:trHeight w:val="270"/>
        </w:trPr>
        <w:tc>
          <w:tcPr>
            <w:tcW w:w="1342"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5CA23129" w14:textId="77777777" w:rsidR="00C50BCE" w:rsidRPr="007A4C1E" w:rsidRDefault="00C50BCE" w:rsidP="005A4037">
            <w:pPr>
              <w:spacing w:after="0"/>
              <w:jc w:val="center"/>
              <w:rPr>
                <w:rFonts w:ascii="Arial" w:hAnsi="Arial" w:cs="Arial"/>
                <w:b/>
                <w:bCs/>
                <w:color w:val="000000"/>
                <w:sz w:val="18"/>
                <w:szCs w:val="18"/>
              </w:rPr>
            </w:pPr>
            <w:r w:rsidRPr="007A4C1E">
              <w:rPr>
                <w:rFonts w:ascii="Arial" w:hAnsi="Arial" w:cs="Arial"/>
                <w:b/>
                <w:bCs/>
                <w:color w:val="000000"/>
                <w:sz w:val="18"/>
                <w:szCs w:val="18"/>
              </w:rPr>
              <w:t>UE UL carriers</w:t>
            </w:r>
          </w:p>
        </w:tc>
        <w:tc>
          <w:tcPr>
            <w:tcW w:w="920" w:type="pct"/>
            <w:tcBorders>
              <w:top w:val="single" w:sz="8" w:space="0" w:color="auto"/>
              <w:left w:val="nil"/>
              <w:bottom w:val="single" w:sz="8" w:space="0" w:color="auto"/>
              <w:right w:val="single" w:sz="8" w:space="0" w:color="auto"/>
            </w:tcBorders>
            <w:shd w:val="clear" w:color="auto" w:fill="auto"/>
            <w:vAlign w:val="center"/>
            <w:hideMark/>
          </w:tcPr>
          <w:p w14:paraId="5544E954" w14:textId="77777777" w:rsidR="00C50BCE" w:rsidRPr="007A4C1E" w:rsidRDefault="00C50BCE" w:rsidP="005A4037">
            <w:pPr>
              <w:spacing w:after="0"/>
              <w:jc w:val="center"/>
              <w:rPr>
                <w:rFonts w:ascii="Arial" w:hAnsi="Arial" w:cs="Arial"/>
                <w:b/>
                <w:bCs/>
                <w:color w:val="000000"/>
                <w:sz w:val="18"/>
                <w:szCs w:val="18"/>
              </w:rPr>
            </w:pPr>
            <w:r w:rsidRPr="007A4C1E">
              <w:rPr>
                <w:rFonts w:ascii="Arial" w:hAnsi="Arial" w:cs="Arial"/>
                <w:b/>
                <w:bCs/>
                <w:color w:val="000000"/>
                <w:sz w:val="18"/>
                <w:szCs w:val="18"/>
              </w:rPr>
              <w:t>fx_low</w:t>
            </w:r>
          </w:p>
        </w:tc>
        <w:tc>
          <w:tcPr>
            <w:tcW w:w="928" w:type="pct"/>
            <w:tcBorders>
              <w:top w:val="single" w:sz="8" w:space="0" w:color="auto"/>
              <w:left w:val="nil"/>
              <w:bottom w:val="single" w:sz="8" w:space="0" w:color="auto"/>
              <w:right w:val="single" w:sz="8" w:space="0" w:color="auto"/>
            </w:tcBorders>
            <w:shd w:val="clear" w:color="auto" w:fill="auto"/>
            <w:vAlign w:val="center"/>
            <w:hideMark/>
          </w:tcPr>
          <w:p w14:paraId="4FB829E2" w14:textId="77777777" w:rsidR="00C50BCE" w:rsidRPr="007A4C1E" w:rsidRDefault="00C50BCE" w:rsidP="005A4037">
            <w:pPr>
              <w:spacing w:after="0"/>
              <w:jc w:val="center"/>
              <w:rPr>
                <w:rFonts w:ascii="Arial" w:hAnsi="Arial" w:cs="Arial"/>
                <w:b/>
                <w:bCs/>
                <w:color w:val="000000"/>
                <w:sz w:val="18"/>
                <w:szCs w:val="18"/>
              </w:rPr>
            </w:pPr>
            <w:r w:rsidRPr="007A4C1E">
              <w:rPr>
                <w:rFonts w:ascii="Arial" w:hAnsi="Arial" w:cs="Arial"/>
                <w:b/>
                <w:bCs/>
                <w:color w:val="000000"/>
                <w:sz w:val="18"/>
                <w:szCs w:val="18"/>
              </w:rPr>
              <w:t>fx_high</w:t>
            </w:r>
          </w:p>
        </w:tc>
        <w:tc>
          <w:tcPr>
            <w:tcW w:w="882" w:type="pct"/>
            <w:tcBorders>
              <w:top w:val="single" w:sz="8" w:space="0" w:color="auto"/>
              <w:left w:val="nil"/>
              <w:bottom w:val="single" w:sz="8" w:space="0" w:color="auto"/>
              <w:right w:val="single" w:sz="8" w:space="0" w:color="auto"/>
            </w:tcBorders>
            <w:shd w:val="clear" w:color="auto" w:fill="auto"/>
            <w:vAlign w:val="center"/>
            <w:hideMark/>
          </w:tcPr>
          <w:p w14:paraId="672BB24B" w14:textId="77777777" w:rsidR="00C50BCE" w:rsidRPr="007A4C1E" w:rsidRDefault="00C50BCE" w:rsidP="005A4037">
            <w:pPr>
              <w:spacing w:after="0"/>
              <w:jc w:val="center"/>
              <w:rPr>
                <w:rFonts w:ascii="Arial" w:hAnsi="Arial" w:cs="Arial"/>
                <w:b/>
                <w:bCs/>
                <w:color w:val="000000"/>
                <w:sz w:val="18"/>
                <w:szCs w:val="18"/>
              </w:rPr>
            </w:pPr>
            <w:r w:rsidRPr="007A4C1E">
              <w:rPr>
                <w:rFonts w:ascii="Arial" w:hAnsi="Arial" w:cs="Arial"/>
                <w:b/>
                <w:bCs/>
                <w:color w:val="000000"/>
                <w:sz w:val="18"/>
                <w:szCs w:val="18"/>
              </w:rPr>
              <w:t>fy_low</w:t>
            </w:r>
          </w:p>
        </w:tc>
        <w:tc>
          <w:tcPr>
            <w:tcW w:w="928" w:type="pct"/>
            <w:tcBorders>
              <w:top w:val="single" w:sz="8" w:space="0" w:color="auto"/>
              <w:left w:val="nil"/>
              <w:bottom w:val="single" w:sz="8" w:space="0" w:color="auto"/>
              <w:right w:val="single" w:sz="8" w:space="0" w:color="auto"/>
            </w:tcBorders>
            <w:shd w:val="clear" w:color="auto" w:fill="auto"/>
            <w:vAlign w:val="center"/>
            <w:hideMark/>
          </w:tcPr>
          <w:p w14:paraId="1263D65E" w14:textId="77777777" w:rsidR="00C50BCE" w:rsidRPr="007A4C1E" w:rsidRDefault="00C50BCE" w:rsidP="005A4037">
            <w:pPr>
              <w:spacing w:after="0"/>
              <w:jc w:val="center"/>
              <w:rPr>
                <w:rFonts w:ascii="Arial" w:hAnsi="Arial" w:cs="Arial"/>
                <w:b/>
                <w:bCs/>
                <w:color w:val="000000"/>
                <w:sz w:val="18"/>
                <w:szCs w:val="18"/>
              </w:rPr>
            </w:pPr>
            <w:r w:rsidRPr="007A4C1E">
              <w:rPr>
                <w:rFonts w:ascii="Arial" w:hAnsi="Arial" w:cs="Arial"/>
                <w:b/>
                <w:bCs/>
                <w:color w:val="000000"/>
                <w:sz w:val="18"/>
                <w:szCs w:val="18"/>
              </w:rPr>
              <w:t>fy_high</w:t>
            </w:r>
          </w:p>
        </w:tc>
      </w:tr>
      <w:tr w:rsidR="00C50BCE" w:rsidRPr="007A4C1E" w14:paraId="695F0E43" w14:textId="77777777" w:rsidTr="005A4037">
        <w:trPr>
          <w:trHeight w:val="270"/>
        </w:trPr>
        <w:tc>
          <w:tcPr>
            <w:tcW w:w="1342" w:type="pct"/>
            <w:tcBorders>
              <w:top w:val="nil"/>
              <w:left w:val="single" w:sz="8" w:space="0" w:color="auto"/>
              <w:bottom w:val="single" w:sz="8" w:space="0" w:color="auto"/>
              <w:right w:val="single" w:sz="8" w:space="0" w:color="auto"/>
            </w:tcBorders>
            <w:shd w:val="clear" w:color="000000" w:fill="F2F2F2"/>
            <w:vAlign w:val="center"/>
            <w:hideMark/>
          </w:tcPr>
          <w:p w14:paraId="3F3BDE19"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UL Frequency [MHz]</w:t>
            </w:r>
          </w:p>
        </w:tc>
        <w:tc>
          <w:tcPr>
            <w:tcW w:w="920" w:type="pct"/>
            <w:tcBorders>
              <w:top w:val="nil"/>
              <w:left w:val="nil"/>
              <w:bottom w:val="single" w:sz="8" w:space="0" w:color="auto"/>
              <w:right w:val="single" w:sz="8" w:space="0" w:color="auto"/>
            </w:tcBorders>
            <w:shd w:val="clear" w:color="000000" w:fill="F2F2F2"/>
            <w:vAlign w:val="center"/>
            <w:hideMark/>
          </w:tcPr>
          <w:p w14:paraId="76C42A9D"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1710</w:t>
            </w:r>
          </w:p>
        </w:tc>
        <w:tc>
          <w:tcPr>
            <w:tcW w:w="928" w:type="pct"/>
            <w:tcBorders>
              <w:top w:val="nil"/>
              <w:left w:val="nil"/>
              <w:bottom w:val="single" w:sz="8" w:space="0" w:color="auto"/>
              <w:right w:val="single" w:sz="8" w:space="0" w:color="auto"/>
            </w:tcBorders>
            <w:shd w:val="clear" w:color="000000" w:fill="F2F2F2"/>
            <w:vAlign w:val="center"/>
            <w:hideMark/>
          </w:tcPr>
          <w:p w14:paraId="5EA3B874"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1785</w:t>
            </w:r>
          </w:p>
        </w:tc>
        <w:tc>
          <w:tcPr>
            <w:tcW w:w="882" w:type="pct"/>
            <w:tcBorders>
              <w:top w:val="nil"/>
              <w:left w:val="nil"/>
              <w:bottom w:val="single" w:sz="8" w:space="0" w:color="auto"/>
              <w:right w:val="single" w:sz="8" w:space="0" w:color="auto"/>
            </w:tcBorders>
            <w:shd w:val="clear" w:color="000000" w:fill="F2F2F2"/>
            <w:vAlign w:val="center"/>
            <w:hideMark/>
          </w:tcPr>
          <w:p w14:paraId="49E817E0"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663</w:t>
            </w:r>
          </w:p>
        </w:tc>
        <w:tc>
          <w:tcPr>
            <w:tcW w:w="928" w:type="pct"/>
            <w:tcBorders>
              <w:top w:val="nil"/>
              <w:left w:val="nil"/>
              <w:bottom w:val="single" w:sz="8" w:space="0" w:color="auto"/>
              <w:right w:val="single" w:sz="8" w:space="0" w:color="auto"/>
            </w:tcBorders>
            <w:shd w:val="clear" w:color="000000" w:fill="F2F2F2"/>
            <w:vAlign w:val="center"/>
            <w:hideMark/>
          </w:tcPr>
          <w:p w14:paraId="67E8CF21"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703</w:t>
            </w:r>
          </w:p>
        </w:tc>
      </w:tr>
      <w:tr w:rsidR="00C50BCE" w:rsidRPr="007A4C1E" w14:paraId="07491AF9" w14:textId="77777777" w:rsidTr="005A4037">
        <w:trPr>
          <w:trHeight w:val="270"/>
        </w:trPr>
        <w:tc>
          <w:tcPr>
            <w:tcW w:w="1342" w:type="pct"/>
            <w:tcBorders>
              <w:top w:val="nil"/>
              <w:left w:val="single" w:sz="8" w:space="0" w:color="auto"/>
              <w:bottom w:val="single" w:sz="8" w:space="0" w:color="auto"/>
              <w:right w:val="single" w:sz="8" w:space="0" w:color="auto"/>
            </w:tcBorders>
            <w:shd w:val="clear" w:color="000000" w:fill="F2F2F2"/>
            <w:vAlign w:val="center"/>
            <w:hideMark/>
          </w:tcPr>
          <w:p w14:paraId="7EB3020B"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DL Frequency [MHz]</w:t>
            </w:r>
          </w:p>
        </w:tc>
        <w:tc>
          <w:tcPr>
            <w:tcW w:w="920" w:type="pct"/>
            <w:tcBorders>
              <w:top w:val="nil"/>
              <w:left w:val="nil"/>
              <w:bottom w:val="single" w:sz="8" w:space="0" w:color="auto"/>
              <w:right w:val="single" w:sz="8" w:space="0" w:color="auto"/>
            </w:tcBorders>
            <w:shd w:val="clear" w:color="000000" w:fill="F2F2F2"/>
            <w:vAlign w:val="center"/>
            <w:hideMark/>
          </w:tcPr>
          <w:p w14:paraId="34625ACE"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1805</w:t>
            </w:r>
          </w:p>
        </w:tc>
        <w:tc>
          <w:tcPr>
            <w:tcW w:w="928" w:type="pct"/>
            <w:tcBorders>
              <w:top w:val="nil"/>
              <w:left w:val="nil"/>
              <w:bottom w:val="single" w:sz="8" w:space="0" w:color="auto"/>
              <w:right w:val="single" w:sz="8" w:space="0" w:color="auto"/>
            </w:tcBorders>
            <w:shd w:val="clear" w:color="000000" w:fill="F2F2F2"/>
            <w:vAlign w:val="center"/>
            <w:hideMark/>
          </w:tcPr>
          <w:p w14:paraId="3C425F96"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1880</w:t>
            </w:r>
          </w:p>
        </w:tc>
        <w:tc>
          <w:tcPr>
            <w:tcW w:w="882" w:type="pct"/>
            <w:tcBorders>
              <w:top w:val="nil"/>
              <w:left w:val="nil"/>
              <w:bottom w:val="single" w:sz="8" w:space="0" w:color="auto"/>
              <w:right w:val="single" w:sz="8" w:space="0" w:color="auto"/>
            </w:tcBorders>
            <w:shd w:val="clear" w:color="000000" w:fill="F2F2F2"/>
            <w:vAlign w:val="center"/>
            <w:hideMark/>
          </w:tcPr>
          <w:p w14:paraId="5959D3A9"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612</w:t>
            </w:r>
          </w:p>
        </w:tc>
        <w:tc>
          <w:tcPr>
            <w:tcW w:w="928" w:type="pct"/>
            <w:tcBorders>
              <w:top w:val="nil"/>
              <w:left w:val="nil"/>
              <w:bottom w:val="single" w:sz="8" w:space="0" w:color="auto"/>
              <w:right w:val="single" w:sz="8" w:space="0" w:color="auto"/>
            </w:tcBorders>
            <w:shd w:val="clear" w:color="000000" w:fill="F2F2F2"/>
            <w:vAlign w:val="center"/>
            <w:hideMark/>
          </w:tcPr>
          <w:p w14:paraId="6619CFE3"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652</w:t>
            </w:r>
          </w:p>
        </w:tc>
      </w:tr>
      <w:tr w:rsidR="00C50BCE" w:rsidRPr="007A4C1E" w14:paraId="6CB9290C" w14:textId="77777777" w:rsidTr="005A4037">
        <w:trPr>
          <w:trHeight w:val="270"/>
        </w:trPr>
        <w:tc>
          <w:tcPr>
            <w:tcW w:w="1342" w:type="pct"/>
            <w:tcBorders>
              <w:top w:val="nil"/>
              <w:left w:val="single" w:sz="12" w:space="0" w:color="auto"/>
              <w:bottom w:val="single" w:sz="8" w:space="0" w:color="auto"/>
              <w:right w:val="single" w:sz="8" w:space="0" w:color="auto"/>
            </w:tcBorders>
            <w:shd w:val="clear" w:color="auto" w:fill="auto"/>
            <w:vAlign w:val="center"/>
            <w:hideMark/>
          </w:tcPr>
          <w:p w14:paraId="1A9C7E54"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2nd order IMD products</w:t>
            </w:r>
          </w:p>
        </w:tc>
        <w:tc>
          <w:tcPr>
            <w:tcW w:w="920" w:type="pct"/>
            <w:tcBorders>
              <w:top w:val="nil"/>
              <w:left w:val="nil"/>
              <w:bottom w:val="single" w:sz="8" w:space="0" w:color="auto"/>
              <w:right w:val="single" w:sz="8" w:space="0" w:color="auto"/>
            </w:tcBorders>
            <w:shd w:val="clear" w:color="auto" w:fill="auto"/>
            <w:vAlign w:val="center"/>
            <w:hideMark/>
          </w:tcPr>
          <w:p w14:paraId="00A71504"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|fy_low – fx_high|</w:t>
            </w:r>
          </w:p>
        </w:tc>
        <w:tc>
          <w:tcPr>
            <w:tcW w:w="928" w:type="pct"/>
            <w:tcBorders>
              <w:top w:val="nil"/>
              <w:left w:val="nil"/>
              <w:bottom w:val="single" w:sz="8" w:space="0" w:color="auto"/>
              <w:right w:val="single" w:sz="8" w:space="0" w:color="auto"/>
            </w:tcBorders>
            <w:shd w:val="clear" w:color="auto" w:fill="auto"/>
            <w:vAlign w:val="center"/>
            <w:hideMark/>
          </w:tcPr>
          <w:p w14:paraId="24DDEC48"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|fy_high – fx_low|</w:t>
            </w:r>
          </w:p>
        </w:tc>
        <w:tc>
          <w:tcPr>
            <w:tcW w:w="882" w:type="pct"/>
            <w:tcBorders>
              <w:top w:val="nil"/>
              <w:left w:val="nil"/>
              <w:bottom w:val="single" w:sz="8" w:space="0" w:color="auto"/>
              <w:right w:val="single" w:sz="8" w:space="0" w:color="auto"/>
            </w:tcBorders>
            <w:shd w:val="clear" w:color="auto" w:fill="auto"/>
            <w:vAlign w:val="center"/>
            <w:hideMark/>
          </w:tcPr>
          <w:p w14:paraId="70BE57FA"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|fy_low + fx_low|</w:t>
            </w:r>
          </w:p>
        </w:tc>
        <w:tc>
          <w:tcPr>
            <w:tcW w:w="928" w:type="pct"/>
            <w:tcBorders>
              <w:top w:val="nil"/>
              <w:left w:val="nil"/>
              <w:bottom w:val="single" w:sz="8" w:space="0" w:color="auto"/>
              <w:right w:val="single" w:sz="12" w:space="0" w:color="auto"/>
            </w:tcBorders>
            <w:shd w:val="clear" w:color="auto" w:fill="auto"/>
            <w:vAlign w:val="center"/>
            <w:hideMark/>
          </w:tcPr>
          <w:p w14:paraId="514204A6"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|fy_high + fx_high|</w:t>
            </w:r>
          </w:p>
        </w:tc>
      </w:tr>
      <w:tr w:rsidR="00C50BCE" w:rsidRPr="007A4C1E" w14:paraId="105E3E19" w14:textId="77777777" w:rsidTr="005A4037">
        <w:trPr>
          <w:trHeight w:val="270"/>
        </w:trPr>
        <w:tc>
          <w:tcPr>
            <w:tcW w:w="1342" w:type="pct"/>
            <w:tcBorders>
              <w:top w:val="nil"/>
              <w:left w:val="single" w:sz="12" w:space="0" w:color="auto"/>
              <w:bottom w:val="single" w:sz="12" w:space="0" w:color="auto"/>
              <w:right w:val="single" w:sz="8" w:space="0" w:color="auto"/>
            </w:tcBorders>
            <w:shd w:val="clear" w:color="auto" w:fill="auto"/>
            <w:vAlign w:val="center"/>
            <w:hideMark/>
          </w:tcPr>
          <w:p w14:paraId="16689BE9"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IMD frequency limits (MHz)</w:t>
            </w:r>
          </w:p>
        </w:tc>
        <w:tc>
          <w:tcPr>
            <w:tcW w:w="920" w:type="pct"/>
            <w:tcBorders>
              <w:top w:val="nil"/>
              <w:left w:val="nil"/>
              <w:bottom w:val="single" w:sz="12" w:space="0" w:color="auto"/>
              <w:right w:val="single" w:sz="8" w:space="0" w:color="auto"/>
            </w:tcBorders>
            <w:shd w:val="clear" w:color="auto" w:fill="auto"/>
            <w:vAlign w:val="center"/>
            <w:hideMark/>
          </w:tcPr>
          <w:p w14:paraId="4631F882"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1122</w:t>
            </w:r>
          </w:p>
        </w:tc>
        <w:tc>
          <w:tcPr>
            <w:tcW w:w="928" w:type="pct"/>
            <w:tcBorders>
              <w:top w:val="nil"/>
              <w:left w:val="nil"/>
              <w:bottom w:val="single" w:sz="12" w:space="0" w:color="auto"/>
              <w:right w:val="single" w:sz="8" w:space="0" w:color="auto"/>
            </w:tcBorders>
            <w:shd w:val="clear" w:color="auto" w:fill="auto"/>
            <w:vAlign w:val="center"/>
            <w:hideMark/>
          </w:tcPr>
          <w:p w14:paraId="06177C48"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1007</w:t>
            </w:r>
          </w:p>
        </w:tc>
        <w:tc>
          <w:tcPr>
            <w:tcW w:w="882" w:type="pct"/>
            <w:tcBorders>
              <w:top w:val="nil"/>
              <w:left w:val="nil"/>
              <w:bottom w:val="single" w:sz="12" w:space="0" w:color="auto"/>
              <w:right w:val="single" w:sz="8" w:space="0" w:color="auto"/>
            </w:tcBorders>
            <w:shd w:val="clear" w:color="auto" w:fill="auto"/>
            <w:vAlign w:val="center"/>
            <w:hideMark/>
          </w:tcPr>
          <w:p w14:paraId="4E077C98"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2373</w:t>
            </w:r>
          </w:p>
        </w:tc>
        <w:tc>
          <w:tcPr>
            <w:tcW w:w="928" w:type="pct"/>
            <w:tcBorders>
              <w:top w:val="nil"/>
              <w:left w:val="nil"/>
              <w:bottom w:val="single" w:sz="12" w:space="0" w:color="auto"/>
              <w:right w:val="single" w:sz="12" w:space="0" w:color="auto"/>
            </w:tcBorders>
            <w:shd w:val="clear" w:color="auto" w:fill="auto"/>
            <w:vAlign w:val="center"/>
            <w:hideMark/>
          </w:tcPr>
          <w:p w14:paraId="1043B408"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2488</w:t>
            </w:r>
          </w:p>
        </w:tc>
      </w:tr>
      <w:tr w:rsidR="00C50BCE" w:rsidRPr="007A4C1E" w14:paraId="4516D27C" w14:textId="77777777" w:rsidTr="005A4037">
        <w:trPr>
          <w:trHeight w:val="270"/>
        </w:trPr>
        <w:tc>
          <w:tcPr>
            <w:tcW w:w="1342" w:type="pct"/>
            <w:tcBorders>
              <w:top w:val="nil"/>
              <w:left w:val="single" w:sz="12" w:space="0" w:color="auto"/>
              <w:bottom w:val="single" w:sz="8" w:space="0" w:color="auto"/>
              <w:right w:val="single" w:sz="8" w:space="0" w:color="auto"/>
            </w:tcBorders>
            <w:shd w:val="clear" w:color="000000" w:fill="F2F2F2"/>
            <w:vAlign w:val="center"/>
            <w:hideMark/>
          </w:tcPr>
          <w:p w14:paraId="0A80F87D"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3rd order IMD products</w:t>
            </w:r>
          </w:p>
        </w:tc>
        <w:tc>
          <w:tcPr>
            <w:tcW w:w="920" w:type="pct"/>
            <w:tcBorders>
              <w:top w:val="nil"/>
              <w:left w:val="nil"/>
              <w:bottom w:val="single" w:sz="8" w:space="0" w:color="auto"/>
              <w:right w:val="single" w:sz="8" w:space="0" w:color="auto"/>
            </w:tcBorders>
            <w:shd w:val="clear" w:color="000000" w:fill="F2F2F2"/>
            <w:vAlign w:val="center"/>
            <w:hideMark/>
          </w:tcPr>
          <w:p w14:paraId="10C977C1"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|2*fx_low – fy_high|</w:t>
            </w:r>
          </w:p>
        </w:tc>
        <w:tc>
          <w:tcPr>
            <w:tcW w:w="928" w:type="pct"/>
            <w:tcBorders>
              <w:top w:val="nil"/>
              <w:left w:val="nil"/>
              <w:bottom w:val="single" w:sz="8" w:space="0" w:color="auto"/>
              <w:right w:val="single" w:sz="8" w:space="0" w:color="auto"/>
            </w:tcBorders>
            <w:shd w:val="clear" w:color="000000" w:fill="F2F2F2"/>
            <w:vAlign w:val="center"/>
            <w:hideMark/>
          </w:tcPr>
          <w:p w14:paraId="1C03DE43"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|2*fx_high – fy_low|</w:t>
            </w:r>
          </w:p>
        </w:tc>
        <w:tc>
          <w:tcPr>
            <w:tcW w:w="882" w:type="pct"/>
            <w:tcBorders>
              <w:top w:val="nil"/>
              <w:left w:val="nil"/>
              <w:bottom w:val="single" w:sz="8" w:space="0" w:color="auto"/>
              <w:right w:val="single" w:sz="8" w:space="0" w:color="auto"/>
            </w:tcBorders>
            <w:shd w:val="clear" w:color="000000" w:fill="F2F2F2"/>
            <w:vAlign w:val="center"/>
            <w:hideMark/>
          </w:tcPr>
          <w:p w14:paraId="5B727E30"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|2*fy_low – fx_high|</w:t>
            </w:r>
          </w:p>
        </w:tc>
        <w:tc>
          <w:tcPr>
            <w:tcW w:w="928" w:type="pct"/>
            <w:tcBorders>
              <w:top w:val="nil"/>
              <w:left w:val="nil"/>
              <w:bottom w:val="single" w:sz="8" w:space="0" w:color="auto"/>
              <w:right w:val="single" w:sz="12" w:space="0" w:color="auto"/>
            </w:tcBorders>
            <w:shd w:val="clear" w:color="000000" w:fill="F2F2F2"/>
            <w:vAlign w:val="center"/>
            <w:hideMark/>
          </w:tcPr>
          <w:p w14:paraId="525FED13"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|2*fy_high – fx_low|</w:t>
            </w:r>
          </w:p>
        </w:tc>
      </w:tr>
      <w:tr w:rsidR="00C50BCE" w:rsidRPr="007A4C1E" w14:paraId="779BBB92" w14:textId="77777777" w:rsidTr="005A4037">
        <w:trPr>
          <w:trHeight w:val="270"/>
        </w:trPr>
        <w:tc>
          <w:tcPr>
            <w:tcW w:w="1342" w:type="pct"/>
            <w:tcBorders>
              <w:top w:val="nil"/>
              <w:left w:val="single" w:sz="12" w:space="0" w:color="auto"/>
              <w:bottom w:val="single" w:sz="8" w:space="0" w:color="auto"/>
              <w:right w:val="single" w:sz="8" w:space="0" w:color="auto"/>
            </w:tcBorders>
            <w:shd w:val="clear" w:color="000000" w:fill="F2F2F2"/>
            <w:vAlign w:val="center"/>
            <w:hideMark/>
          </w:tcPr>
          <w:p w14:paraId="1795BE0F"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IMD frequency limits (MHz)</w:t>
            </w:r>
          </w:p>
        </w:tc>
        <w:tc>
          <w:tcPr>
            <w:tcW w:w="920" w:type="pct"/>
            <w:tcBorders>
              <w:top w:val="nil"/>
              <w:left w:val="nil"/>
              <w:bottom w:val="single" w:sz="8" w:space="0" w:color="auto"/>
              <w:right w:val="single" w:sz="8" w:space="0" w:color="auto"/>
            </w:tcBorders>
            <w:shd w:val="clear" w:color="000000" w:fill="F2F2F2"/>
            <w:vAlign w:val="center"/>
            <w:hideMark/>
          </w:tcPr>
          <w:p w14:paraId="66A90536"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2717</w:t>
            </w:r>
          </w:p>
        </w:tc>
        <w:tc>
          <w:tcPr>
            <w:tcW w:w="928" w:type="pct"/>
            <w:tcBorders>
              <w:top w:val="nil"/>
              <w:left w:val="nil"/>
              <w:bottom w:val="single" w:sz="8" w:space="0" w:color="auto"/>
              <w:right w:val="single" w:sz="8" w:space="0" w:color="auto"/>
            </w:tcBorders>
            <w:shd w:val="clear" w:color="000000" w:fill="F2F2F2"/>
            <w:vAlign w:val="center"/>
            <w:hideMark/>
          </w:tcPr>
          <w:p w14:paraId="7D39D88F"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2907</w:t>
            </w:r>
          </w:p>
        </w:tc>
        <w:tc>
          <w:tcPr>
            <w:tcW w:w="882" w:type="pct"/>
            <w:tcBorders>
              <w:top w:val="nil"/>
              <w:left w:val="nil"/>
              <w:bottom w:val="single" w:sz="8" w:space="0" w:color="auto"/>
              <w:right w:val="single" w:sz="8" w:space="0" w:color="auto"/>
            </w:tcBorders>
            <w:shd w:val="clear" w:color="000000" w:fill="F2F2F2"/>
            <w:vAlign w:val="center"/>
            <w:hideMark/>
          </w:tcPr>
          <w:p w14:paraId="2F35CE07"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459</w:t>
            </w:r>
          </w:p>
        </w:tc>
        <w:tc>
          <w:tcPr>
            <w:tcW w:w="928" w:type="pct"/>
            <w:tcBorders>
              <w:top w:val="nil"/>
              <w:left w:val="nil"/>
              <w:bottom w:val="single" w:sz="8" w:space="0" w:color="auto"/>
              <w:right w:val="single" w:sz="12" w:space="0" w:color="auto"/>
            </w:tcBorders>
            <w:shd w:val="clear" w:color="000000" w:fill="F2F2F2"/>
            <w:vAlign w:val="center"/>
            <w:hideMark/>
          </w:tcPr>
          <w:p w14:paraId="3E2DA18F"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304</w:t>
            </w:r>
          </w:p>
        </w:tc>
      </w:tr>
      <w:tr w:rsidR="00C50BCE" w:rsidRPr="007A4C1E" w14:paraId="028AC438" w14:textId="77777777" w:rsidTr="005A4037">
        <w:trPr>
          <w:trHeight w:val="270"/>
        </w:trPr>
        <w:tc>
          <w:tcPr>
            <w:tcW w:w="1342" w:type="pct"/>
            <w:tcBorders>
              <w:top w:val="nil"/>
              <w:left w:val="single" w:sz="12" w:space="0" w:color="auto"/>
              <w:bottom w:val="single" w:sz="8" w:space="0" w:color="auto"/>
              <w:right w:val="single" w:sz="8" w:space="0" w:color="auto"/>
            </w:tcBorders>
            <w:shd w:val="clear" w:color="000000" w:fill="F2F2F2"/>
            <w:vAlign w:val="center"/>
            <w:hideMark/>
          </w:tcPr>
          <w:p w14:paraId="2C77BAF7"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3rd order IMD products</w:t>
            </w:r>
          </w:p>
        </w:tc>
        <w:tc>
          <w:tcPr>
            <w:tcW w:w="920" w:type="pct"/>
            <w:tcBorders>
              <w:top w:val="nil"/>
              <w:left w:val="nil"/>
              <w:bottom w:val="single" w:sz="8" w:space="0" w:color="auto"/>
              <w:right w:val="single" w:sz="8" w:space="0" w:color="auto"/>
            </w:tcBorders>
            <w:shd w:val="clear" w:color="000000" w:fill="F2F2F2"/>
            <w:vAlign w:val="center"/>
            <w:hideMark/>
          </w:tcPr>
          <w:p w14:paraId="084C5101"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|2*fx_low + fy_low|</w:t>
            </w:r>
          </w:p>
        </w:tc>
        <w:tc>
          <w:tcPr>
            <w:tcW w:w="928" w:type="pct"/>
            <w:tcBorders>
              <w:top w:val="nil"/>
              <w:left w:val="nil"/>
              <w:bottom w:val="single" w:sz="8" w:space="0" w:color="auto"/>
              <w:right w:val="single" w:sz="8" w:space="0" w:color="auto"/>
            </w:tcBorders>
            <w:shd w:val="clear" w:color="000000" w:fill="F2F2F2"/>
            <w:vAlign w:val="center"/>
            <w:hideMark/>
          </w:tcPr>
          <w:p w14:paraId="72CC3A79"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|2*fx_high + fy_high|</w:t>
            </w:r>
          </w:p>
        </w:tc>
        <w:tc>
          <w:tcPr>
            <w:tcW w:w="882" w:type="pct"/>
            <w:tcBorders>
              <w:top w:val="nil"/>
              <w:left w:val="nil"/>
              <w:bottom w:val="single" w:sz="8" w:space="0" w:color="auto"/>
              <w:right w:val="single" w:sz="8" w:space="0" w:color="auto"/>
            </w:tcBorders>
            <w:shd w:val="clear" w:color="000000" w:fill="F2F2F2"/>
            <w:vAlign w:val="center"/>
            <w:hideMark/>
          </w:tcPr>
          <w:p w14:paraId="1FEC2D1E"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|2*fy_low + fx_low|</w:t>
            </w:r>
          </w:p>
        </w:tc>
        <w:tc>
          <w:tcPr>
            <w:tcW w:w="928" w:type="pct"/>
            <w:tcBorders>
              <w:top w:val="nil"/>
              <w:left w:val="nil"/>
              <w:bottom w:val="single" w:sz="8" w:space="0" w:color="auto"/>
              <w:right w:val="single" w:sz="12" w:space="0" w:color="auto"/>
            </w:tcBorders>
            <w:shd w:val="clear" w:color="000000" w:fill="F2F2F2"/>
            <w:vAlign w:val="center"/>
            <w:hideMark/>
          </w:tcPr>
          <w:p w14:paraId="428BA6CC"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|2*fy_high + fx_high|</w:t>
            </w:r>
          </w:p>
        </w:tc>
      </w:tr>
      <w:tr w:rsidR="00C50BCE" w:rsidRPr="007A4C1E" w14:paraId="3452A463" w14:textId="77777777" w:rsidTr="005A4037">
        <w:trPr>
          <w:trHeight w:val="270"/>
        </w:trPr>
        <w:tc>
          <w:tcPr>
            <w:tcW w:w="1342" w:type="pct"/>
            <w:tcBorders>
              <w:top w:val="nil"/>
              <w:left w:val="single" w:sz="12" w:space="0" w:color="auto"/>
              <w:bottom w:val="single" w:sz="12" w:space="0" w:color="auto"/>
              <w:right w:val="single" w:sz="8" w:space="0" w:color="auto"/>
            </w:tcBorders>
            <w:shd w:val="clear" w:color="000000" w:fill="F2F2F2"/>
            <w:vAlign w:val="center"/>
            <w:hideMark/>
          </w:tcPr>
          <w:p w14:paraId="20963F3C"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IMD frequency limits (MHz)</w:t>
            </w:r>
          </w:p>
        </w:tc>
        <w:tc>
          <w:tcPr>
            <w:tcW w:w="920" w:type="pct"/>
            <w:tcBorders>
              <w:top w:val="nil"/>
              <w:left w:val="nil"/>
              <w:bottom w:val="single" w:sz="12" w:space="0" w:color="auto"/>
              <w:right w:val="single" w:sz="8" w:space="0" w:color="auto"/>
            </w:tcBorders>
            <w:shd w:val="clear" w:color="000000" w:fill="F2F2F2"/>
            <w:vAlign w:val="center"/>
            <w:hideMark/>
          </w:tcPr>
          <w:p w14:paraId="3F049EB1"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4083</w:t>
            </w:r>
          </w:p>
        </w:tc>
        <w:tc>
          <w:tcPr>
            <w:tcW w:w="928" w:type="pct"/>
            <w:tcBorders>
              <w:top w:val="nil"/>
              <w:left w:val="nil"/>
              <w:bottom w:val="single" w:sz="12" w:space="0" w:color="auto"/>
              <w:right w:val="single" w:sz="8" w:space="0" w:color="auto"/>
            </w:tcBorders>
            <w:shd w:val="clear" w:color="000000" w:fill="F2F2F2"/>
            <w:vAlign w:val="center"/>
            <w:hideMark/>
          </w:tcPr>
          <w:p w14:paraId="2F48B821"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4273</w:t>
            </w:r>
          </w:p>
        </w:tc>
        <w:tc>
          <w:tcPr>
            <w:tcW w:w="882" w:type="pct"/>
            <w:tcBorders>
              <w:top w:val="nil"/>
              <w:left w:val="nil"/>
              <w:bottom w:val="single" w:sz="12" w:space="0" w:color="auto"/>
              <w:right w:val="single" w:sz="8" w:space="0" w:color="auto"/>
            </w:tcBorders>
            <w:shd w:val="clear" w:color="000000" w:fill="F2F2F2"/>
            <w:vAlign w:val="center"/>
            <w:hideMark/>
          </w:tcPr>
          <w:p w14:paraId="13CC9CF0"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3036</w:t>
            </w:r>
          </w:p>
        </w:tc>
        <w:tc>
          <w:tcPr>
            <w:tcW w:w="928" w:type="pct"/>
            <w:tcBorders>
              <w:top w:val="nil"/>
              <w:left w:val="nil"/>
              <w:bottom w:val="single" w:sz="12" w:space="0" w:color="auto"/>
              <w:right w:val="single" w:sz="12" w:space="0" w:color="auto"/>
            </w:tcBorders>
            <w:shd w:val="clear" w:color="000000" w:fill="F2F2F2"/>
            <w:vAlign w:val="center"/>
            <w:hideMark/>
          </w:tcPr>
          <w:p w14:paraId="2BAD5996"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3191</w:t>
            </w:r>
          </w:p>
        </w:tc>
      </w:tr>
      <w:tr w:rsidR="00C50BCE" w:rsidRPr="007A4C1E" w14:paraId="6EBC8FA6" w14:textId="77777777" w:rsidTr="005A4037">
        <w:trPr>
          <w:trHeight w:val="270"/>
        </w:trPr>
        <w:tc>
          <w:tcPr>
            <w:tcW w:w="1342" w:type="pct"/>
            <w:tcBorders>
              <w:top w:val="nil"/>
              <w:left w:val="single" w:sz="12" w:space="0" w:color="auto"/>
              <w:bottom w:val="single" w:sz="8" w:space="0" w:color="auto"/>
              <w:right w:val="single" w:sz="8" w:space="0" w:color="auto"/>
            </w:tcBorders>
            <w:shd w:val="clear" w:color="auto" w:fill="auto"/>
            <w:vAlign w:val="center"/>
            <w:hideMark/>
          </w:tcPr>
          <w:p w14:paraId="61793C16"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Two-tone 4th order IMD products</w:t>
            </w:r>
          </w:p>
        </w:tc>
        <w:tc>
          <w:tcPr>
            <w:tcW w:w="920" w:type="pct"/>
            <w:tcBorders>
              <w:top w:val="nil"/>
              <w:left w:val="nil"/>
              <w:bottom w:val="single" w:sz="8" w:space="0" w:color="auto"/>
              <w:right w:val="single" w:sz="8" w:space="0" w:color="auto"/>
            </w:tcBorders>
            <w:shd w:val="clear" w:color="auto" w:fill="auto"/>
            <w:vAlign w:val="center"/>
            <w:hideMark/>
          </w:tcPr>
          <w:p w14:paraId="0302F4D5"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|3*fx_low –1* fy_high|</w:t>
            </w:r>
          </w:p>
        </w:tc>
        <w:tc>
          <w:tcPr>
            <w:tcW w:w="928" w:type="pct"/>
            <w:tcBorders>
              <w:top w:val="nil"/>
              <w:left w:val="nil"/>
              <w:bottom w:val="single" w:sz="8" w:space="0" w:color="auto"/>
              <w:right w:val="single" w:sz="8" w:space="0" w:color="auto"/>
            </w:tcBorders>
            <w:shd w:val="clear" w:color="auto" w:fill="auto"/>
            <w:vAlign w:val="center"/>
            <w:hideMark/>
          </w:tcPr>
          <w:p w14:paraId="237744E1"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|3*fx_high – 1*fy_low|</w:t>
            </w:r>
          </w:p>
        </w:tc>
        <w:tc>
          <w:tcPr>
            <w:tcW w:w="882" w:type="pct"/>
            <w:tcBorders>
              <w:top w:val="nil"/>
              <w:left w:val="nil"/>
              <w:bottom w:val="single" w:sz="8" w:space="0" w:color="auto"/>
              <w:right w:val="single" w:sz="8" w:space="0" w:color="auto"/>
            </w:tcBorders>
            <w:shd w:val="clear" w:color="auto" w:fill="auto"/>
            <w:vAlign w:val="center"/>
            <w:hideMark/>
          </w:tcPr>
          <w:p w14:paraId="319A39BE"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|3*fy_low – 1*fx_high|</w:t>
            </w:r>
          </w:p>
        </w:tc>
        <w:tc>
          <w:tcPr>
            <w:tcW w:w="928" w:type="pct"/>
            <w:tcBorders>
              <w:top w:val="nil"/>
              <w:left w:val="nil"/>
              <w:bottom w:val="single" w:sz="8" w:space="0" w:color="auto"/>
              <w:right w:val="single" w:sz="12" w:space="0" w:color="auto"/>
            </w:tcBorders>
            <w:shd w:val="clear" w:color="auto" w:fill="auto"/>
            <w:vAlign w:val="center"/>
            <w:hideMark/>
          </w:tcPr>
          <w:p w14:paraId="04A5FBE1"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|3*fy_high – 1*fx_low|</w:t>
            </w:r>
          </w:p>
        </w:tc>
      </w:tr>
      <w:tr w:rsidR="00C50BCE" w:rsidRPr="007A4C1E" w14:paraId="6850C934" w14:textId="77777777" w:rsidTr="005A4037">
        <w:trPr>
          <w:trHeight w:val="270"/>
        </w:trPr>
        <w:tc>
          <w:tcPr>
            <w:tcW w:w="1342" w:type="pct"/>
            <w:tcBorders>
              <w:top w:val="nil"/>
              <w:left w:val="single" w:sz="12" w:space="0" w:color="auto"/>
              <w:bottom w:val="single" w:sz="8" w:space="0" w:color="auto"/>
              <w:right w:val="single" w:sz="8" w:space="0" w:color="auto"/>
            </w:tcBorders>
            <w:shd w:val="clear" w:color="auto" w:fill="auto"/>
            <w:vAlign w:val="center"/>
            <w:hideMark/>
          </w:tcPr>
          <w:p w14:paraId="52DFB3E3"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IMD frequency limits (MHz)</w:t>
            </w:r>
          </w:p>
        </w:tc>
        <w:tc>
          <w:tcPr>
            <w:tcW w:w="920" w:type="pct"/>
            <w:tcBorders>
              <w:top w:val="nil"/>
              <w:left w:val="nil"/>
              <w:bottom w:val="single" w:sz="8" w:space="0" w:color="auto"/>
              <w:right w:val="single" w:sz="8" w:space="0" w:color="auto"/>
            </w:tcBorders>
            <w:shd w:val="clear" w:color="auto" w:fill="auto"/>
            <w:vAlign w:val="center"/>
            <w:hideMark/>
          </w:tcPr>
          <w:p w14:paraId="6B04EA8C"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4427</w:t>
            </w:r>
          </w:p>
        </w:tc>
        <w:tc>
          <w:tcPr>
            <w:tcW w:w="928" w:type="pct"/>
            <w:tcBorders>
              <w:top w:val="nil"/>
              <w:left w:val="nil"/>
              <w:bottom w:val="single" w:sz="8" w:space="0" w:color="auto"/>
              <w:right w:val="single" w:sz="8" w:space="0" w:color="auto"/>
            </w:tcBorders>
            <w:shd w:val="clear" w:color="auto" w:fill="auto"/>
            <w:vAlign w:val="center"/>
            <w:hideMark/>
          </w:tcPr>
          <w:p w14:paraId="36A6E9F5"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4692</w:t>
            </w:r>
          </w:p>
        </w:tc>
        <w:tc>
          <w:tcPr>
            <w:tcW w:w="882" w:type="pct"/>
            <w:tcBorders>
              <w:top w:val="nil"/>
              <w:left w:val="nil"/>
              <w:bottom w:val="single" w:sz="8" w:space="0" w:color="auto"/>
              <w:right w:val="single" w:sz="8" w:space="0" w:color="auto"/>
            </w:tcBorders>
            <w:shd w:val="clear" w:color="auto" w:fill="auto"/>
            <w:vAlign w:val="center"/>
            <w:hideMark/>
          </w:tcPr>
          <w:p w14:paraId="3C6A2177"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204</w:t>
            </w:r>
          </w:p>
        </w:tc>
        <w:tc>
          <w:tcPr>
            <w:tcW w:w="928" w:type="pct"/>
            <w:tcBorders>
              <w:top w:val="nil"/>
              <w:left w:val="nil"/>
              <w:bottom w:val="single" w:sz="8" w:space="0" w:color="auto"/>
              <w:right w:val="single" w:sz="12" w:space="0" w:color="auto"/>
            </w:tcBorders>
            <w:shd w:val="clear" w:color="auto" w:fill="auto"/>
            <w:vAlign w:val="center"/>
            <w:hideMark/>
          </w:tcPr>
          <w:p w14:paraId="4E929451"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399</w:t>
            </w:r>
          </w:p>
        </w:tc>
      </w:tr>
      <w:tr w:rsidR="00C50BCE" w:rsidRPr="007A4C1E" w14:paraId="0AF50877" w14:textId="77777777" w:rsidTr="005A4037">
        <w:trPr>
          <w:trHeight w:val="270"/>
        </w:trPr>
        <w:tc>
          <w:tcPr>
            <w:tcW w:w="1342" w:type="pct"/>
            <w:tcBorders>
              <w:top w:val="nil"/>
              <w:left w:val="single" w:sz="12" w:space="0" w:color="auto"/>
              <w:bottom w:val="single" w:sz="8" w:space="0" w:color="auto"/>
              <w:right w:val="single" w:sz="8" w:space="0" w:color="auto"/>
            </w:tcBorders>
            <w:shd w:val="clear" w:color="auto" w:fill="auto"/>
            <w:vAlign w:val="center"/>
            <w:hideMark/>
          </w:tcPr>
          <w:p w14:paraId="7E43D1AA"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Two-tone 4th order IMD products</w:t>
            </w:r>
          </w:p>
        </w:tc>
        <w:tc>
          <w:tcPr>
            <w:tcW w:w="920" w:type="pct"/>
            <w:tcBorders>
              <w:top w:val="nil"/>
              <w:left w:val="nil"/>
              <w:bottom w:val="single" w:sz="8" w:space="0" w:color="auto"/>
              <w:right w:val="single" w:sz="8" w:space="0" w:color="auto"/>
            </w:tcBorders>
            <w:shd w:val="clear" w:color="auto" w:fill="auto"/>
            <w:vAlign w:val="center"/>
            <w:hideMark/>
          </w:tcPr>
          <w:p w14:paraId="0ACF57AE"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|2*fx_low –2* fy_high|</w:t>
            </w:r>
          </w:p>
        </w:tc>
        <w:tc>
          <w:tcPr>
            <w:tcW w:w="928" w:type="pct"/>
            <w:tcBorders>
              <w:top w:val="nil"/>
              <w:left w:val="nil"/>
              <w:bottom w:val="single" w:sz="8" w:space="0" w:color="auto"/>
              <w:right w:val="single" w:sz="8" w:space="0" w:color="auto"/>
            </w:tcBorders>
            <w:shd w:val="clear" w:color="auto" w:fill="auto"/>
            <w:vAlign w:val="center"/>
            <w:hideMark/>
          </w:tcPr>
          <w:p w14:paraId="4F63577F"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|2*fx_high –2* fy_low|</w:t>
            </w:r>
          </w:p>
        </w:tc>
        <w:tc>
          <w:tcPr>
            <w:tcW w:w="882" w:type="pct"/>
            <w:tcBorders>
              <w:top w:val="nil"/>
              <w:left w:val="nil"/>
              <w:bottom w:val="single" w:sz="8" w:space="0" w:color="auto"/>
              <w:right w:val="single" w:sz="8" w:space="0" w:color="auto"/>
            </w:tcBorders>
            <w:shd w:val="clear" w:color="auto" w:fill="auto"/>
            <w:vAlign w:val="center"/>
            <w:hideMark/>
          </w:tcPr>
          <w:p w14:paraId="31208033"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|2*fx_low +2* fy_low|</w:t>
            </w:r>
          </w:p>
        </w:tc>
        <w:tc>
          <w:tcPr>
            <w:tcW w:w="928" w:type="pct"/>
            <w:tcBorders>
              <w:top w:val="nil"/>
              <w:left w:val="nil"/>
              <w:bottom w:val="single" w:sz="8" w:space="0" w:color="auto"/>
              <w:right w:val="single" w:sz="12" w:space="0" w:color="auto"/>
            </w:tcBorders>
            <w:shd w:val="clear" w:color="auto" w:fill="auto"/>
            <w:vAlign w:val="center"/>
            <w:hideMark/>
          </w:tcPr>
          <w:p w14:paraId="46E2EEEE"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|2*fx_high +2* fy_high|</w:t>
            </w:r>
          </w:p>
        </w:tc>
      </w:tr>
      <w:tr w:rsidR="00C50BCE" w:rsidRPr="007A4C1E" w14:paraId="024FF142" w14:textId="77777777" w:rsidTr="005A4037">
        <w:trPr>
          <w:trHeight w:val="270"/>
        </w:trPr>
        <w:tc>
          <w:tcPr>
            <w:tcW w:w="1342" w:type="pct"/>
            <w:tcBorders>
              <w:top w:val="nil"/>
              <w:left w:val="single" w:sz="12" w:space="0" w:color="auto"/>
              <w:bottom w:val="single" w:sz="8" w:space="0" w:color="auto"/>
              <w:right w:val="single" w:sz="8" w:space="0" w:color="auto"/>
            </w:tcBorders>
            <w:shd w:val="clear" w:color="auto" w:fill="auto"/>
            <w:vAlign w:val="center"/>
            <w:hideMark/>
          </w:tcPr>
          <w:p w14:paraId="75527533"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IMD frequency limits (MHz)</w:t>
            </w:r>
          </w:p>
        </w:tc>
        <w:tc>
          <w:tcPr>
            <w:tcW w:w="920" w:type="pct"/>
            <w:tcBorders>
              <w:top w:val="nil"/>
              <w:left w:val="nil"/>
              <w:bottom w:val="single" w:sz="8" w:space="0" w:color="auto"/>
              <w:right w:val="single" w:sz="8" w:space="0" w:color="auto"/>
            </w:tcBorders>
            <w:shd w:val="clear" w:color="auto" w:fill="auto"/>
            <w:vAlign w:val="center"/>
            <w:hideMark/>
          </w:tcPr>
          <w:p w14:paraId="776719AA" w14:textId="77777777" w:rsidR="00C50BCE" w:rsidRPr="007A4C1E" w:rsidRDefault="00C50BCE" w:rsidP="005A4037">
            <w:pPr>
              <w:spacing w:after="0"/>
              <w:jc w:val="center"/>
              <w:rPr>
                <w:rFonts w:ascii="Arial" w:hAnsi="Arial" w:cs="Arial"/>
                <w:color w:val="000000"/>
                <w:sz w:val="16"/>
                <w:szCs w:val="16"/>
                <w:highlight w:val="yellow"/>
              </w:rPr>
            </w:pPr>
            <w:r w:rsidRPr="007A4C1E">
              <w:rPr>
                <w:rFonts w:ascii="Arial" w:hAnsi="Arial" w:cs="Arial"/>
                <w:color w:val="000000"/>
                <w:sz w:val="16"/>
                <w:szCs w:val="16"/>
                <w:highlight w:val="yellow"/>
              </w:rPr>
              <w:t>2014</w:t>
            </w:r>
          </w:p>
        </w:tc>
        <w:tc>
          <w:tcPr>
            <w:tcW w:w="928" w:type="pct"/>
            <w:tcBorders>
              <w:top w:val="nil"/>
              <w:left w:val="nil"/>
              <w:bottom w:val="single" w:sz="8" w:space="0" w:color="auto"/>
              <w:right w:val="single" w:sz="8" w:space="0" w:color="auto"/>
            </w:tcBorders>
            <w:shd w:val="clear" w:color="auto" w:fill="auto"/>
            <w:vAlign w:val="center"/>
            <w:hideMark/>
          </w:tcPr>
          <w:p w14:paraId="49507D94" w14:textId="77777777" w:rsidR="00C50BCE" w:rsidRPr="007A4C1E" w:rsidRDefault="00C50BCE" w:rsidP="005A4037">
            <w:pPr>
              <w:spacing w:after="0"/>
              <w:jc w:val="center"/>
              <w:rPr>
                <w:rFonts w:ascii="Arial" w:hAnsi="Arial" w:cs="Arial"/>
                <w:color w:val="000000"/>
                <w:sz w:val="16"/>
                <w:szCs w:val="16"/>
                <w:highlight w:val="yellow"/>
              </w:rPr>
            </w:pPr>
            <w:r w:rsidRPr="007A4C1E">
              <w:rPr>
                <w:rFonts w:ascii="Arial" w:hAnsi="Arial" w:cs="Arial"/>
                <w:color w:val="000000"/>
                <w:sz w:val="16"/>
                <w:szCs w:val="16"/>
                <w:highlight w:val="yellow"/>
              </w:rPr>
              <w:t>2244</w:t>
            </w:r>
          </w:p>
        </w:tc>
        <w:tc>
          <w:tcPr>
            <w:tcW w:w="882" w:type="pct"/>
            <w:tcBorders>
              <w:top w:val="nil"/>
              <w:left w:val="nil"/>
              <w:bottom w:val="single" w:sz="8" w:space="0" w:color="auto"/>
              <w:right w:val="single" w:sz="8" w:space="0" w:color="auto"/>
            </w:tcBorders>
            <w:shd w:val="clear" w:color="auto" w:fill="auto"/>
            <w:vAlign w:val="center"/>
            <w:hideMark/>
          </w:tcPr>
          <w:p w14:paraId="2FEE631E"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4746</w:t>
            </w:r>
          </w:p>
        </w:tc>
        <w:tc>
          <w:tcPr>
            <w:tcW w:w="928" w:type="pct"/>
            <w:tcBorders>
              <w:top w:val="nil"/>
              <w:left w:val="nil"/>
              <w:bottom w:val="single" w:sz="8" w:space="0" w:color="auto"/>
              <w:right w:val="single" w:sz="12" w:space="0" w:color="auto"/>
            </w:tcBorders>
            <w:shd w:val="clear" w:color="auto" w:fill="auto"/>
            <w:vAlign w:val="center"/>
            <w:hideMark/>
          </w:tcPr>
          <w:p w14:paraId="675D5342"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4976</w:t>
            </w:r>
          </w:p>
        </w:tc>
      </w:tr>
      <w:tr w:rsidR="00C50BCE" w:rsidRPr="007A4C1E" w14:paraId="6E5E626F" w14:textId="77777777" w:rsidTr="005A4037">
        <w:trPr>
          <w:trHeight w:val="270"/>
        </w:trPr>
        <w:tc>
          <w:tcPr>
            <w:tcW w:w="1342" w:type="pct"/>
            <w:tcBorders>
              <w:top w:val="nil"/>
              <w:left w:val="single" w:sz="12" w:space="0" w:color="auto"/>
              <w:bottom w:val="single" w:sz="8" w:space="0" w:color="auto"/>
              <w:right w:val="single" w:sz="8" w:space="0" w:color="auto"/>
            </w:tcBorders>
            <w:shd w:val="clear" w:color="auto" w:fill="auto"/>
            <w:vAlign w:val="center"/>
            <w:hideMark/>
          </w:tcPr>
          <w:p w14:paraId="4FE72221"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Two-tone 4th order IMD products</w:t>
            </w:r>
          </w:p>
        </w:tc>
        <w:tc>
          <w:tcPr>
            <w:tcW w:w="920" w:type="pct"/>
            <w:tcBorders>
              <w:top w:val="nil"/>
              <w:left w:val="nil"/>
              <w:bottom w:val="single" w:sz="8" w:space="0" w:color="auto"/>
              <w:right w:val="single" w:sz="8" w:space="0" w:color="auto"/>
            </w:tcBorders>
            <w:shd w:val="clear" w:color="auto" w:fill="auto"/>
            <w:vAlign w:val="center"/>
            <w:hideMark/>
          </w:tcPr>
          <w:p w14:paraId="71152BD2"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|3*fx_low +1* fy_low|</w:t>
            </w:r>
          </w:p>
        </w:tc>
        <w:tc>
          <w:tcPr>
            <w:tcW w:w="928" w:type="pct"/>
            <w:tcBorders>
              <w:top w:val="nil"/>
              <w:left w:val="nil"/>
              <w:bottom w:val="single" w:sz="8" w:space="0" w:color="auto"/>
              <w:right w:val="single" w:sz="8" w:space="0" w:color="auto"/>
            </w:tcBorders>
            <w:shd w:val="clear" w:color="auto" w:fill="auto"/>
            <w:vAlign w:val="center"/>
            <w:hideMark/>
          </w:tcPr>
          <w:p w14:paraId="543F1458"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|3*fx_high + 1*fy_high|</w:t>
            </w:r>
          </w:p>
        </w:tc>
        <w:tc>
          <w:tcPr>
            <w:tcW w:w="882" w:type="pct"/>
            <w:tcBorders>
              <w:top w:val="nil"/>
              <w:left w:val="nil"/>
              <w:bottom w:val="single" w:sz="8" w:space="0" w:color="auto"/>
              <w:right w:val="single" w:sz="8" w:space="0" w:color="auto"/>
            </w:tcBorders>
            <w:shd w:val="clear" w:color="auto" w:fill="auto"/>
            <w:vAlign w:val="center"/>
            <w:hideMark/>
          </w:tcPr>
          <w:p w14:paraId="12FC53F4"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|3*fy_low + 1*fx_low|</w:t>
            </w:r>
          </w:p>
        </w:tc>
        <w:tc>
          <w:tcPr>
            <w:tcW w:w="928" w:type="pct"/>
            <w:tcBorders>
              <w:top w:val="nil"/>
              <w:left w:val="nil"/>
              <w:bottom w:val="single" w:sz="8" w:space="0" w:color="auto"/>
              <w:right w:val="single" w:sz="12" w:space="0" w:color="auto"/>
            </w:tcBorders>
            <w:shd w:val="clear" w:color="auto" w:fill="auto"/>
            <w:vAlign w:val="center"/>
            <w:hideMark/>
          </w:tcPr>
          <w:p w14:paraId="752D8543"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|3*fy_high + 1*fx_high|</w:t>
            </w:r>
          </w:p>
        </w:tc>
      </w:tr>
      <w:tr w:rsidR="00C50BCE" w:rsidRPr="007A4C1E" w14:paraId="7B1E114D" w14:textId="77777777" w:rsidTr="005A4037">
        <w:trPr>
          <w:trHeight w:val="270"/>
        </w:trPr>
        <w:tc>
          <w:tcPr>
            <w:tcW w:w="1342" w:type="pct"/>
            <w:tcBorders>
              <w:top w:val="nil"/>
              <w:left w:val="single" w:sz="12" w:space="0" w:color="auto"/>
              <w:bottom w:val="single" w:sz="12" w:space="0" w:color="auto"/>
              <w:right w:val="single" w:sz="8" w:space="0" w:color="auto"/>
            </w:tcBorders>
            <w:shd w:val="clear" w:color="auto" w:fill="auto"/>
            <w:vAlign w:val="center"/>
            <w:hideMark/>
          </w:tcPr>
          <w:p w14:paraId="35F32959"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IMD frequency limits (MHz)</w:t>
            </w:r>
          </w:p>
        </w:tc>
        <w:tc>
          <w:tcPr>
            <w:tcW w:w="920" w:type="pct"/>
            <w:tcBorders>
              <w:top w:val="nil"/>
              <w:left w:val="nil"/>
              <w:bottom w:val="single" w:sz="12" w:space="0" w:color="auto"/>
              <w:right w:val="single" w:sz="8" w:space="0" w:color="auto"/>
            </w:tcBorders>
            <w:shd w:val="clear" w:color="000000" w:fill="FFFFFF"/>
            <w:vAlign w:val="center"/>
            <w:hideMark/>
          </w:tcPr>
          <w:p w14:paraId="4C85F9E6"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5793</w:t>
            </w:r>
          </w:p>
        </w:tc>
        <w:tc>
          <w:tcPr>
            <w:tcW w:w="928" w:type="pct"/>
            <w:tcBorders>
              <w:top w:val="nil"/>
              <w:left w:val="nil"/>
              <w:bottom w:val="single" w:sz="12" w:space="0" w:color="auto"/>
              <w:right w:val="single" w:sz="8" w:space="0" w:color="auto"/>
            </w:tcBorders>
            <w:shd w:val="clear" w:color="000000" w:fill="FFFFFF"/>
            <w:vAlign w:val="center"/>
            <w:hideMark/>
          </w:tcPr>
          <w:p w14:paraId="4AD0B9BB"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6058</w:t>
            </w:r>
          </w:p>
        </w:tc>
        <w:tc>
          <w:tcPr>
            <w:tcW w:w="882" w:type="pct"/>
            <w:tcBorders>
              <w:top w:val="nil"/>
              <w:left w:val="nil"/>
              <w:bottom w:val="single" w:sz="12" w:space="0" w:color="auto"/>
              <w:right w:val="single" w:sz="8" w:space="0" w:color="auto"/>
            </w:tcBorders>
            <w:shd w:val="clear" w:color="000000" w:fill="FFFFFF"/>
            <w:vAlign w:val="center"/>
            <w:hideMark/>
          </w:tcPr>
          <w:p w14:paraId="44721838"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3699</w:t>
            </w:r>
          </w:p>
        </w:tc>
        <w:tc>
          <w:tcPr>
            <w:tcW w:w="928" w:type="pct"/>
            <w:tcBorders>
              <w:top w:val="nil"/>
              <w:left w:val="nil"/>
              <w:bottom w:val="single" w:sz="12" w:space="0" w:color="auto"/>
              <w:right w:val="single" w:sz="12" w:space="0" w:color="auto"/>
            </w:tcBorders>
            <w:shd w:val="clear" w:color="000000" w:fill="FFFFFF"/>
            <w:vAlign w:val="center"/>
            <w:hideMark/>
          </w:tcPr>
          <w:p w14:paraId="6817FBA7"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3894</w:t>
            </w:r>
          </w:p>
        </w:tc>
      </w:tr>
      <w:tr w:rsidR="00C50BCE" w:rsidRPr="007A4C1E" w14:paraId="5C19DE62" w14:textId="77777777" w:rsidTr="005A4037">
        <w:trPr>
          <w:trHeight w:val="270"/>
        </w:trPr>
        <w:tc>
          <w:tcPr>
            <w:tcW w:w="1342" w:type="pct"/>
            <w:tcBorders>
              <w:top w:val="nil"/>
              <w:left w:val="single" w:sz="12" w:space="0" w:color="auto"/>
              <w:bottom w:val="single" w:sz="8" w:space="0" w:color="auto"/>
              <w:right w:val="single" w:sz="8" w:space="0" w:color="auto"/>
            </w:tcBorders>
            <w:shd w:val="clear" w:color="000000" w:fill="F2F2F2"/>
            <w:vAlign w:val="center"/>
            <w:hideMark/>
          </w:tcPr>
          <w:p w14:paraId="4B8ABCCB"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Two-tone 5th order IMD products</w:t>
            </w:r>
          </w:p>
        </w:tc>
        <w:tc>
          <w:tcPr>
            <w:tcW w:w="920" w:type="pct"/>
            <w:tcBorders>
              <w:top w:val="nil"/>
              <w:left w:val="nil"/>
              <w:bottom w:val="single" w:sz="8" w:space="0" w:color="auto"/>
              <w:right w:val="single" w:sz="8" w:space="0" w:color="auto"/>
            </w:tcBorders>
            <w:shd w:val="clear" w:color="000000" w:fill="F2F2F2"/>
            <w:vAlign w:val="center"/>
            <w:hideMark/>
          </w:tcPr>
          <w:p w14:paraId="2479A179"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|fx_low – 4*fy_high|</w:t>
            </w:r>
          </w:p>
        </w:tc>
        <w:tc>
          <w:tcPr>
            <w:tcW w:w="928" w:type="pct"/>
            <w:tcBorders>
              <w:top w:val="nil"/>
              <w:left w:val="nil"/>
              <w:bottom w:val="single" w:sz="8" w:space="0" w:color="auto"/>
              <w:right w:val="single" w:sz="8" w:space="0" w:color="auto"/>
            </w:tcBorders>
            <w:shd w:val="clear" w:color="000000" w:fill="F2F2F2"/>
            <w:vAlign w:val="center"/>
            <w:hideMark/>
          </w:tcPr>
          <w:p w14:paraId="69345DBF"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|fx_high – 4*fy_low|</w:t>
            </w:r>
          </w:p>
        </w:tc>
        <w:tc>
          <w:tcPr>
            <w:tcW w:w="882" w:type="pct"/>
            <w:tcBorders>
              <w:top w:val="nil"/>
              <w:left w:val="nil"/>
              <w:bottom w:val="single" w:sz="8" w:space="0" w:color="auto"/>
              <w:right w:val="single" w:sz="8" w:space="0" w:color="auto"/>
            </w:tcBorders>
            <w:shd w:val="clear" w:color="000000" w:fill="F2F2F2"/>
            <w:vAlign w:val="center"/>
            <w:hideMark/>
          </w:tcPr>
          <w:p w14:paraId="18FD4A78"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|fy_low – 4*fx_high|</w:t>
            </w:r>
          </w:p>
        </w:tc>
        <w:tc>
          <w:tcPr>
            <w:tcW w:w="928" w:type="pct"/>
            <w:tcBorders>
              <w:top w:val="nil"/>
              <w:left w:val="nil"/>
              <w:bottom w:val="single" w:sz="8" w:space="0" w:color="auto"/>
              <w:right w:val="single" w:sz="12" w:space="0" w:color="auto"/>
            </w:tcBorders>
            <w:shd w:val="clear" w:color="000000" w:fill="F2F2F2"/>
            <w:vAlign w:val="center"/>
            <w:hideMark/>
          </w:tcPr>
          <w:p w14:paraId="481EAE84"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|fy_high – 4*fx_low|</w:t>
            </w:r>
          </w:p>
        </w:tc>
      </w:tr>
      <w:tr w:rsidR="00C50BCE" w:rsidRPr="007A4C1E" w14:paraId="594718A9" w14:textId="77777777" w:rsidTr="005A4037">
        <w:trPr>
          <w:trHeight w:val="270"/>
        </w:trPr>
        <w:tc>
          <w:tcPr>
            <w:tcW w:w="1342" w:type="pct"/>
            <w:tcBorders>
              <w:top w:val="nil"/>
              <w:left w:val="single" w:sz="12" w:space="0" w:color="auto"/>
              <w:bottom w:val="single" w:sz="8" w:space="0" w:color="auto"/>
              <w:right w:val="single" w:sz="8" w:space="0" w:color="auto"/>
            </w:tcBorders>
            <w:shd w:val="clear" w:color="000000" w:fill="F2F2F2"/>
            <w:vAlign w:val="center"/>
            <w:hideMark/>
          </w:tcPr>
          <w:p w14:paraId="67754D09"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IMD frequency limits (MHz)</w:t>
            </w:r>
          </w:p>
        </w:tc>
        <w:tc>
          <w:tcPr>
            <w:tcW w:w="920" w:type="pct"/>
            <w:tcBorders>
              <w:top w:val="nil"/>
              <w:left w:val="nil"/>
              <w:bottom w:val="single" w:sz="8" w:space="0" w:color="auto"/>
              <w:right w:val="single" w:sz="8" w:space="0" w:color="auto"/>
            </w:tcBorders>
            <w:shd w:val="clear" w:color="000000" w:fill="F2F2F2"/>
            <w:vAlign w:val="center"/>
            <w:hideMark/>
          </w:tcPr>
          <w:p w14:paraId="1A1940A4"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1102</w:t>
            </w:r>
          </w:p>
        </w:tc>
        <w:tc>
          <w:tcPr>
            <w:tcW w:w="928" w:type="pct"/>
            <w:tcBorders>
              <w:top w:val="nil"/>
              <w:left w:val="nil"/>
              <w:bottom w:val="single" w:sz="8" w:space="0" w:color="auto"/>
              <w:right w:val="single" w:sz="8" w:space="0" w:color="auto"/>
            </w:tcBorders>
            <w:shd w:val="clear" w:color="000000" w:fill="F2F2F2"/>
            <w:vAlign w:val="center"/>
            <w:hideMark/>
          </w:tcPr>
          <w:p w14:paraId="55D19C68"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867</w:t>
            </w:r>
          </w:p>
        </w:tc>
        <w:tc>
          <w:tcPr>
            <w:tcW w:w="882" w:type="pct"/>
            <w:tcBorders>
              <w:top w:val="nil"/>
              <w:left w:val="nil"/>
              <w:bottom w:val="single" w:sz="8" w:space="0" w:color="auto"/>
              <w:right w:val="single" w:sz="8" w:space="0" w:color="auto"/>
            </w:tcBorders>
            <w:shd w:val="clear" w:color="000000" w:fill="F2F2F2"/>
            <w:vAlign w:val="center"/>
            <w:hideMark/>
          </w:tcPr>
          <w:p w14:paraId="656A30E6"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6477</w:t>
            </w:r>
          </w:p>
        </w:tc>
        <w:tc>
          <w:tcPr>
            <w:tcW w:w="928" w:type="pct"/>
            <w:tcBorders>
              <w:top w:val="nil"/>
              <w:left w:val="nil"/>
              <w:bottom w:val="single" w:sz="8" w:space="0" w:color="auto"/>
              <w:right w:val="single" w:sz="12" w:space="0" w:color="auto"/>
            </w:tcBorders>
            <w:shd w:val="clear" w:color="000000" w:fill="F2F2F2"/>
            <w:vAlign w:val="center"/>
            <w:hideMark/>
          </w:tcPr>
          <w:p w14:paraId="35E2CFB5"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6137</w:t>
            </w:r>
          </w:p>
        </w:tc>
      </w:tr>
      <w:tr w:rsidR="00C50BCE" w:rsidRPr="007A4C1E" w14:paraId="1F6A3A02" w14:textId="77777777" w:rsidTr="005A4037">
        <w:trPr>
          <w:trHeight w:val="270"/>
        </w:trPr>
        <w:tc>
          <w:tcPr>
            <w:tcW w:w="1342" w:type="pct"/>
            <w:tcBorders>
              <w:top w:val="nil"/>
              <w:left w:val="single" w:sz="12" w:space="0" w:color="auto"/>
              <w:bottom w:val="single" w:sz="8" w:space="0" w:color="auto"/>
              <w:right w:val="single" w:sz="8" w:space="0" w:color="auto"/>
            </w:tcBorders>
            <w:shd w:val="clear" w:color="000000" w:fill="F2F2F2"/>
            <w:vAlign w:val="center"/>
            <w:hideMark/>
          </w:tcPr>
          <w:p w14:paraId="1789F74B"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Two-tone 5th order IMD products</w:t>
            </w:r>
          </w:p>
        </w:tc>
        <w:tc>
          <w:tcPr>
            <w:tcW w:w="920" w:type="pct"/>
            <w:tcBorders>
              <w:top w:val="nil"/>
              <w:left w:val="nil"/>
              <w:bottom w:val="single" w:sz="8" w:space="0" w:color="auto"/>
              <w:right w:val="single" w:sz="8" w:space="0" w:color="auto"/>
            </w:tcBorders>
            <w:shd w:val="clear" w:color="000000" w:fill="F2F2F2"/>
            <w:vAlign w:val="center"/>
            <w:hideMark/>
          </w:tcPr>
          <w:p w14:paraId="22E0C14E"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|2*fx_low - 3*fy_high|</w:t>
            </w:r>
          </w:p>
        </w:tc>
        <w:tc>
          <w:tcPr>
            <w:tcW w:w="928" w:type="pct"/>
            <w:tcBorders>
              <w:top w:val="nil"/>
              <w:left w:val="nil"/>
              <w:bottom w:val="single" w:sz="8" w:space="0" w:color="auto"/>
              <w:right w:val="single" w:sz="8" w:space="0" w:color="auto"/>
            </w:tcBorders>
            <w:shd w:val="clear" w:color="000000" w:fill="F2F2F2"/>
            <w:vAlign w:val="center"/>
            <w:hideMark/>
          </w:tcPr>
          <w:p w14:paraId="236484A3"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|2*fx_high - 3*fy_low|</w:t>
            </w:r>
          </w:p>
        </w:tc>
        <w:tc>
          <w:tcPr>
            <w:tcW w:w="882" w:type="pct"/>
            <w:tcBorders>
              <w:top w:val="nil"/>
              <w:left w:val="nil"/>
              <w:bottom w:val="single" w:sz="8" w:space="0" w:color="auto"/>
              <w:right w:val="single" w:sz="8" w:space="0" w:color="auto"/>
            </w:tcBorders>
            <w:shd w:val="clear" w:color="000000" w:fill="F2F2F2"/>
            <w:vAlign w:val="center"/>
            <w:hideMark/>
          </w:tcPr>
          <w:p w14:paraId="624116A3"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|2*fy_low - 3*fx_high|</w:t>
            </w:r>
          </w:p>
        </w:tc>
        <w:tc>
          <w:tcPr>
            <w:tcW w:w="928" w:type="pct"/>
            <w:tcBorders>
              <w:top w:val="nil"/>
              <w:left w:val="nil"/>
              <w:bottom w:val="single" w:sz="8" w:space="0" w:color="auto"/>
              <w:right w:val="single" w:sz="12" w:space="0" w:color="auto"/>
            </w:tcBorders>
            <w:shd w:val="clear" w:color="000000" w:fill="F2F2F2"/>
            <w:vAlign w:val="center"/>
            <w:hideMark/>
          </w:tcPr>
          <w:p w14:paraId="760E589B"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|2*fy_high -3*fx_low|</w:t>
            </w:r>
          </w:p>
        </w:tc>
      </w:tr>
      <w:tr w:rsidR="00C50BCE" w:rsidRPr="007A4C1E" w14:paraId="04CCB978" w14:textId="77777777" w:rsidTr="005A4037">
        <w:trPr>
          <w:trHeight w:val="270"/>
        </w:trPr>
        <w:tc>
          <w:tcPr>
            <w:tcW w:w="1342" w:type="pct"/>
            <w:tcBorders>
              <w:top w:val="nil"/>
              <w:left w:val="single" w:sz="12" w:space="0" w:color="auto"/>
              <w:bottom w:val="single" w:sz="8" w:space="0" w:color="auto"/>
              <w:right w:val="single" w:sz="8" w:space="0" w:color="auto"/>
            </w:tcBorders>
            <w:shd w:val="clear" w:color="000000" w:fill="F2F2F2"/>
            <w:vAlign w:val="center"/>
            <w:hideMark/>
          </w:tcPr>
          <w:p w14:paraId="49401067"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IMD frequency limits (MHz)</w:t>
            </w:r>
          </w:p>
        </w:tc>
        <w:tc>
          <w:tcPr>
            <w:tcW w:w="920" w:type="pct"/>
            <w:tcBorders>
              <w:top w:val="nil"/>
              <w:left w:val="nil"/>
              <w:bottom w:val="single" w:sz="8" w:space="0" w:color="auto"/>
              <w:right w:val="single" w:sz="8" w:space="0" w:color="auto"/>
            </w:tcBorders>
            <w:shd w:val="clear" w:color="000000" w:fill="F2F2F2"/>
            <w:vAlign w:val="center"/>
            <w:hideMark/>
          </w:tcPr>
          <w:p w14:paraId="39C229AB"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1311</w:t>
            </w:r>
          </w:p>
        </w:tc>
        <w:tc>
          <w:tcPr>
            <w:tcW w:w="928" w:type="pct"/>
            <w:tcBorders>
              <w:top w:val="nil"/>
              <w:left w:val="nil"/>
              <w:bottom w:val="single" w:sz="8" w:space="0" w:color="auto"/>
              <w:right w:val="single" w:sz="8" w:space="0" w:color="auto"/>
            </w:tcBorders>
            <w:shd w:val="clear" w:color="000000" w:fill="F2F2F2"/>
            <w:vAlign w:val="center"/>
            <w:hideMark/>
          </w:tcPr>
          <w:p w14:paraId="68C54E53"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1581</w:t>
            </w:r>
          </w:p>
        </w:tc>
        <w:tc>
          <w:tcPr>
            <w:tcW w:w="882" w:type="pct"/>
            <w:tcBorders>
              <w:top w:val="nil"/>
              <w:left w:val="nil"/>
              <w:bottom w:val="single" w:sz="8" w:space="0" w:color="auto"/>
              <w:right w:val="single" w:sz="8" w:space="0" w:color="auto"/>
            </w:tcBorders>
            <w:shd w:val="clear" w:color="000000" w:fill="F2F2F2"/>
            <w:vAlign w:val="center"/>
            <w:hideMark/>
          </w:tcPr>
          <w:p w14:paraId="745AB1BF"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4029</w:t>
            </w:r>
          </w:p>
        </w:tc>
        <w:tc>
          <w:tcPr>
            <w:tcW w:w="928" w:type="pct"/>
            <w:tcBorders>
              <w:top w:val="nil"/>
              <w:left w:val="nil"/>
              <w:bottom w:val="single" w:sz="8" w:space="0" w:color="auto"/>
              <w:right w:val="single" w:sz="12" w:space="0" w:color="auto"/>
            </w:tcBorders>
            <w:shd w:val="clear" w:color="000000" w:fill="F2F2F2"/>
            <w:vAlign w:val="center"/>
            <w:hideMark/>
          </w:tcPr>
          <w:p w14:paraId="5661E64B"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3724</w:t>
            </w:r>
          </w:p>
        </w:tc>
      </w:tr>
      <w:tr w:rsidR="00C50BCE" w:rsidRPr="007A4C1E" w14:paraId="7C6B3167" w14:textId="77777777" w:rsidTr="005A4037">
        <w:trPr>
          <w:trHeight w:val="270"/>
        </w:trPr>
        <w:tc>
          <w:tcPr>
            <w:tcW w:w="1342" w:type="pct"/>
            <w:tcBorders>
              <w:top w:val="nil"/>
              <w:left w:val="single" w:sz="12" w:space="0" w:color="auto"/>
              <w:bottom w:val="single" w:sz="8" w:space="0" w:color="auto"/>
              <w:right w:val="single" w:sz="8" w:space="0" w:color="auto"/>
            </w:tcBorders>
            <w:shd w:val="clear" w:color="000000" w:fill="F2F2F2"/>
            <w:vAlign w:val="center"/>
            <w:hideMark/>
          </w:tcPr>
          <w:p w14:paraId="3CF3EB7D"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Two-tone 5th order IMD products</w:t>
            </w:r>
          </w:p>
        </w:tc>
        <w:tc>
          <w:tcPr>
            <w:tcW w:w="920" w:type="pct"/>
            <w:tcBorders>
              <w:top w:val="nil"/>
              <w:left w:val="nil"/>
              <w:bottom w:val="single" w:sz="8" w:space="0" w:color="auto"/>
              <w:right w:val="single" w:sz="8" w:space="0" w:color="auto"/>
            </w:tcBorders>
            <w:shd w:val="clear" w:color="000000" w:fill="F2F2F2"/>
            <w:vAlign w:val="center"/>
            <w:hideMark/>
          </w:tcPr>
          <w:p w14:paraId="749DEB68"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|fx_low + 4*fy_low|</w:t>
            </w:r>
          </w:p>
        </w:tc>
        <w:tc>
          <w:tcPr>
            <w:tcW w:w="928" w:type="pct"/>
            <w:tcBorders>
              <w:top w:val="nil"/>
              <w:left w:val="nil"/>
              <w:bottom w:val="single" w:sz="8" w:space="0" w:color="auto"/>
              <w:right w:val="single" w:sz="8" w:space="0" w:color="auto"/>
            </w:tcBorders>
            <w:shd w:val="clear" w:color="000000" w:fill="F2F2F2"/>
            <w:vAlign w:val="center"/>
            <w:hideMark/>
          </w:tcPr>
          <w:p w14:paraId="695CDC2E"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|fx_high + 4*fy_high|</w:t>
            </w:r>
          </w:p>
        </w:tc>
        <w:tc>
          <w:tcPr>
            <w:tcW w:w="882" w:type="pct"/>
            <w:tcBorders>
              <w:top w:val="nil"/>
              <w:left w:val="nil"/>
              <w:bottom w:val="single" w:sz="8" w:space="0" w:color="auto"/>
              <w:right w:val="single" w:sz="8" w:space="0" w:color="auto"/>
            </w:tcBorders>
            <w:shd w:val="clear" w:color="000000" w:fill="F2F2F2"/>
            <w:vAlign w:val="center"/>
            <w:hideMark/>
          </w:tcPr>
          <w:p w14:paraId="2A77C407"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|fy_low + 4*fx_low|</w:t>
            </w:r>
          </w:p>
        </w:tc>
        <w:tc>
          <w:tcPr>
            <w:tcW w:w="928" w:type="pct"/>
            <w:tcBorders>
              <w:top w:val="nil"/>
              <w:left w:val="nil"/>
              <w:bottom w:val="single" w:sz="8" w:space="0" w:color="auto"/>
              <w:right w:val="single" w:sz="12" w:space="0" w:color="auto"/>
            </w:tcBorders>
            <w:shd w:val="clear" w:color="000000" w:fill="F2F2F2"/>
            <w:vAlign w:val="center"/>
            <w:hideMark/>
          </w:tcPr>
          <w:p w14:paraId="4FA808EC"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|fy_high + 4*fx_high|</w:t>
            </w:r>
          </w:p>
        </w:tc>
      </w:tr>
      <w:tr w:rsidR="00C50BCE" w:rsidRPr="007A4C1E" w14:paraId="549D124E" w14:textId="77777777" w:rsidTr="005A4037">
        <w:trPr>
          <w:trHeight w:val="270"/>
        </w:trPr>
        <w:tc>
          <w:tcPr>
            <w:tcW w:w="1342" w:type="pct"/>
            <w:tcBorders>
              <w:top w:val="nil"/>
              <w:left w:val="single" w:sz="12" w:space="0" w:color="auto"/>
              <w:bottom w:val="single" w:sz="8" w:space="0" w:color="auto"/>
              <w:right w:val="single" w:sz="8" w:space="0" w:color="auto"/>
            </w:tcBorders>
            <w:shd w:val="clear" w:color="000000" w:fill="F2F2F2"/>
            <w:vAlign w:val="center"/>
            <w:hideMark/>
          </w:tcPr>
          <w:p w14:paraId="37533D4C"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IMD frequency limits (MHz)</w:t>
            </w:r>
          </w:p>
        </w:tc>
        <w:tc>
          <w:tcPr>
            <w:tcW w:w="920" w:type="pct"/>
            <w:tcBorders>
              <w:top w:val="nil"/>
              <w:left w:val="nil"/>
              <w:bottom w:val="single" w:sz="8" w:space="0" w:color="auto"/>
              <w:right w:val="single" w:sz="8" w:space="0" w:color="auto"/>
            </w:tcBorders>
            <w:shd w:val="clear" w:color="000000" w:fill="F2F2F2"/>
            <w:vAlign w:val="center"/>
            <w:hideMark/>
          </w:tcPr>
          <w:p w14:paraId="0F635046"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4362</w:t>
            </w:r>
          </w:p>
        </w:tc>
        <w:tc>
          <w:tcPr>
            <w:tcW w:w="928" w:type="pct"/>
            <w:tcBorders>
              <w:top w:val="nil"/>
              <w:left w:val="nil"/>
              <w:bottom w:val="single" w:sz="8" w:space="0" w:color="auto"/>
              <w:right w:val="single" w:sz="8" w:space="0" w:color="auto"/>
            </w:tcBorders>
            <w:shd w:val="clear" w:color="000000" w:fill="F2F2F2"/>
            <w:vAlign w:val="center"/>
            <w:hideMark/>
          </w:tcPr>
          <w:p w14:paraId="700B41BA"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4597</w:t>
            </w:r>
          </w:p>
        </w:tc>
        <w:tc>
          <w:tcPr>
            <w:tcW w:w="882" w:type="pct"/>
            <w:tcBorders>
              <w:top w:val="nil"/>
              <w:left w:val="nil"/>
              <w:bottom w:val="single" w:sz="8" w:space="0" w:color="auto"/>
              <w:right w:val="single" w:sz="8" w:space="0" w:color="auto"/>
            </w:tcBorders>
            <w:shd w:val="clear" w:color="000000" w:fill="F2F2F2"/>
            <w:vAlign w:val="center"/>
            <w:hideMark/>
          </w:tcPr>
          <w:p w14:paraId="7AE57487"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7503</w:t>
            </w:r>
          </w:p>
        </w:tc>
        <w:tc>
          <w:tcPr>
            <w:tcW w:w="928" w:type="pct"/>
            <w:tcBorders>
              <w:top w:val="nil"/>
              <w:left w:val="nil"/>
              <w:bottom w:val="single" w:sz="8" w:space="0" w:color="auto"/>
              <w:right w:val="single" w:sz="12" w:space="0" w:color="auto"/>
            </w:tcBorders>
            <w:shd w:val="clear" w:color="000000" w:fill="F2F2F2"/>
            <w:vAlign w:val="center"/>
            <w:hideMark/>
          </w:tcPr>
          <w:p w14:paraId="4FB457E7"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7843</w:t>
            </w:r>
          </w:p>
        </w:tc>
      </w:tr>
      <w:tr w:rsidR="00C50BCE" w:rsidRPr="007A4C1E" w14:paraId="5F41D00B" w14:textId="77777777" w:rsidTr="005A4037">
        <w:trPr>
          <w:trHeight w:val="270"/>
        </w:trPr>
        <w:tc>
          <w:tcPr>
            <w:tcW w:w="1342" w:type="pct"/>
            <w:tcBorders>
              <w:top w:val="nil"/>
              <w:left w:val="single" w:sz="12" w:space="0" w:color="auto"/>
              <w:bottom w:val="single" w:sz="8" w:space="0" w:color="auto"/>
              <w:right w:val="single" w:sz="8" w:space="0" w:color="auto"/>
            </w:tcBorders>
            <w:shd w:val="clear" w:color="000000" w:fill="F2F2F2"/>
            <w:vAlign w:val="center"/>
            <w:hideMark/>
          </w:tcPr>
          <w:p w14:paraId="28D42EED"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Two-tone 5th order IMD products</w:t>
            </w:r>
          </w:p>
        </w:tc>
        <w:tc>
          <w:tcPr>
            <w:tcW w:w="920" w:type="pct"/>
            <w:tcBorders>
              <w:top w:val="nil"/>
              <w:left w:val="nil"/>
              <w:bottom w:val="single" w:sz="8" w:space="0" w:color="auto"/>
              <w:right w:val="single" w:sz="8" w:space="0" w:color="auto"/>
            </w:tcBorders>
            <w:shd w:val="clear" w:color="000000" w:fill="F2F2F2"/>
            <w:vAlign w:val="center"/>
            <w:hideMark/>
          </w:tcPr>
          <w:p w14:paraId="6F1905D9"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|2*fx_low + 3*fy_low|</w:t>
            </w:r>
          </w:p>
        </w:tc>
        <w:tc>
          <w:tcPr>
            <w:tcW w:w="928" w:type="pct"/>
            <w:tcBorders>
              <w:top w:val="nil"/>
              <w:left w:val="nil"/>
              <w:bottom w:val="single" w:sz="8" w:space="0" w:color="auto"/>
              <w:right w:val="single" w:sz="8" w:space="0" w:color="auto"/>
            </w:tcBorders>
            <w:shd w:val="clear" w:color="000000" w:fill="F2F2F2"/>
            <w:vAlign w:val="center"/>
            <w:hideMark/>
          </w:tcPr>
          <w:p w14:paraId="2E02482D"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|2*fx_high + 3*fy_high|</w:t>
            </w:r>
          </w:p>
        </w:tc>
        <w:tc>
          <w:tcPr>
            <w:tcW w:w="882" w:type="pct"/>
            <w:tcBorders>
              <w:top w:val="nil"/>
              <w:left w:val="nil"/>
              <w:bottom w:val="single" w:sz="8" w:space="0" w:color="auto"/>
              <w:right w:val="single" w:sz="8" w:space="0" w:color="auto"/>
            </w:tcBorders>
            <w:shd w:val="clear" w:color="000000" w:fill="F2F2F2"/>
            <w:vAlign w:val="center"/>
            <w:hideMark/>
          </w:tcPr>
          <w:p w14:paraId="2897A105"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|2*fy_low + 3*fx_low|</w:t>
            </w:r>
          </w:p>
        </w:tc>
        <w:tc>
          <w:tcPr>
            <w:tcW w:w="928" w:type="pct"/>
            <w:tcBorders>
              <w:top w:val="nil"/>
              <w:left w:val="nil"/>
              <w:bottom w:val="single" w:sz="8" w:space="0" w:color="auto"/>
              <w:right w:val="single" w:sz="12" w:space="0" w:color="auto"/>
            </w:tcBorders>
            <w:shd w:val="clear" w:color="000000" w:fill="F2F2F2"/>
            <w:vAlign w:val="center"/>
            <w:hideMark/>
          </w:tcPr>
          <w:p w14:paraId="5C08F8E8"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|2*fy_high + 3*fx_high|</w:t>
            </w:r>
          </w:p>
        </w:tc>
      </w:tr>
      <w:tr w:rsidR="00C50BCE" w:rsidRPr="007A4C1E" w14:paraId="0CAA06EC" w14:textId="77777777" w:rsidTr="005A4037">
        <w:trPr>
          <w:trHeight w:val="270"/>
        </w:trPr>
        <w:tc>
          <w:tcPr>
            <w:tcW w:w="1342" w:type="pct"/>
            <w:tcBorders>
              <w:top w:val="nil"/>
              <w:left w:val="single" w:sz="12" w:space="0" w:color="auto"/>
              <w:bottom w:val="single" w:sz="12" w:space="0" w:color="auto"/>
              <w:right w:val="single" w:sz="8" w:space="0" w:color="auto"/>
            </w:tcBorders>
            <w:shd w:val="clear" w:color="000000" w:fill="F2F2F2"/>
            <w:vAlign w:val="center"/>
            <w:hideMark/>
          </w:tcPr>
          <w:p w14:paraId="7AD7282F"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IMD frequency limits (MHz)</w:t>
            </w:r>
          </w:p>
        </w:tc>
        <w:tc>
          <w:tcPr>
            <w:tcW w:w="920" w:type="pct"/>
            <w:tcBorders>
              <w:top w:val="nil"/>
              <w:left w:val="nil"/>
              <w:bottom w:val="single" w:sz="12" w:space="0" w:color="auto"/>
              <w:right w:val="single" w:sz="8" w:space="0" w:color="auto"/>
            </w:tcBorders>
            <w:shd w:val="clear" w:color="000000" w:fill="F2F2F2"/>
            <w:vAlign w:val="center"/>
            <w:hideMark/>
          </w:tcPr>
          <w:p w14:paraId="2B2D8C62"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5409</w:t>
            </w:r>
          </w:p>
        </w:tc>
        <w:tc>
          <w:tcPr>
            <w:tcW w:w="928" w:type="pct"/>
            <w:tcBorders>
              <w:top w:val="nil"/>
              <w:left w:val="nil"/>
              <w:bottom w:val="single" w:sz="12" w:space="0" w:color="auto"/>
              <w:right w:val="single" w:sz="8" w:space="0" w:color="auto"/>
            </w:tcBorders>
            <w:shd w:val="clear" w:color="000000" w:fill="F2F2F2"/>
            <w:vAlign w:val="center"/>
            <w:hideMark/>
          </w:tcPr>
          <w:p w14:paraId="0D6F6871"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5679</w:t>
            </w:r>
          </w:p>
        </w:tc>
        <w:tc>
          <w:tcPr>
            <w:tcW w:w="882" w:type="pct"/>
            <w:tcBorders>
              <w:top w:val="nil"/>
              <w:left w:val="nil"/>
              <w:bottom w:val="single" w:sz="12" w:space="0" w:color="auto"/>
              <w:right w:val="single" w:sz="8" w:space="0" w:color="auto"/>
            </w:tcBorders>
            <w:shd w:val="clear" w:color="000000" w:fill="F2F2F2"/>
            <w:vAlign w:val="center"/>
            <w:hideMark/>
          </w:tcPr>
          <w:p w14:paraId="06066C8E"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6456</w:t>
            </w:r>
          </w:p>
        </w:tc>
        <w:tc>
          <w:tcPr>
            <w:tcW w:w="928" w:type="pct"/>
            <w:tcBorders>
              <w:top w:val="nil"/>
              <w:left w:val="nil"/>
              <w:bottom w:val="single" w:sz="12" w:space="0" w:color="auto"/>
              <w:right w:val="single" w:sz="12" w:space="0" w:color="auto"/>
            </w:tcBorders>
            <w:shd w:val="clear" w:color="000000" w:fill="F2F2F2"/>
            <w:vAlign w:val="center"/>
            <w:hideMark/>
          </w:tcPr>
          <w:p w14:paraId="3F7F2B39"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6761</w:t>
            </w:r>
          </w:p>
        </w:tc>
      </w:tr>
    </w:tbl>
    <w:p w14:paraId="0FC44EE1" w14:textId="77777777" w:rsidR="00C50BCE" w:rsidRPr="0073594C" w:rsidRDefault="00C50BCE" w:rsidP="00C50BCE">
      <w:pPr>
        <w:rPr>
          <w:lang w:eastAsia="ko-KR"/>
        </w:rPr>
      </w:pPr>
    </w:p>
    <w:p w14:paraId="7912C69B" w14:textId="77777777" w:rsidR="00C50BCE" w:rsidRDefault="00C50BCE" w:rsidP="00C50BCE">
      <w:pPr>
        <w:rPr>
          <w:lang w:eastAsia="ko-KR"/>
        </w:rPr>
      </w:pPr>
      <w:r w:rsidRPr="0073594C">
        <w:rPr>
          <w:lang w:eastAsia="ko-KR"/>
        </w:rPr>
        <w:t xml:space="preserve">Based on the </w:t>
      </w:r>
      <w:r w:rsidRPr="0073594C">
        <w:rPr>
          <w:lang w:val="en-US" w:eastAsia="zh-CN"/>
        </w:rPr>
        <w:t>t</w:t>
      </w:r>
      <w:r w:rsidRPr="0073594C">
        <w:rPr>
          <w:lang w:eastAsia="ko-KR"/>
        </w:rPr>
        <w:t xml:space="preserve">ables above it can be seen that </w:t>
      </w:r>
    </w:p>
    <w:p w14:paraId="605A2357" w14:textId="77777777" w:rsidR="00C50BCE" w:rsidRDefault="00C50BCE" w:rsidP="00C50BCE">
      <w:pPr>
        <w:rPr>
          <w:lang w:eastAsia="zh-CN"/>
        </w:rPr>
      </w:pPr>
      <w:r>
        <w:rPr>
          <w:lang w:eastAsia="ko-KR"/>
        </w:rPr>
        <w:t>n1</w:t>
      </w:r>
      <w:r w:rsidRPr="0073594C">
        <w:rPr>
          <w:lang w:eastAsia="ko-KR"/>
        </w:rPr>
        <w:t xml:space="preserve"> + n</w:t>
      </w:r>
      <w:r>
        <w:rPr>
          <w:lang w:eastAsia="ko-KR"/>
        </w:rPr>
        <w:t>105</w:t>
      </w:r>
      <w:r w:rsidRPr="0073594C">
        <w:rPr>
          <w:lang w:eastAsia="ko-KR"/>
        </w:rPr>
        <w:t xml:space="preserve"> IMD5 may affect Rx frequencies of band n</w:t>
      </w:r>
      <w:r>
        <w:rPr>
          <w:lang w:eastAsia="ko-KR"/>
        </w:rPr>
        <w:t>3</w:t>
      </w:r>
    </w:p>
    <w:p w14:paraId="7D0AA455" w14:textId="77777777" w:rsidR="00C50BCE" w:rsidRPr="0073594C" w:rsidRDefault="00C50BCE" w:rsidP="00C50BCE">
      <w:pPr>
        <w:rPr>
          <w:lang w:eastAsia="ko-KR"/>
        </w:rPr>
      </w:pPr>
      <w:r w:rsidRPr="0073594C">
        <w:rPr>
          <w:lang w:eastAsia="ko-KR"/>
        </w:rPr>
        <w:t>n</w:t>
      </w:r>
      <w:r>
        <w:rPr>
          <w:lang w:eastAsia="ko-KR"/>
        </w:rPr>
        <w:t>3</w:t>
      </w:r>
      <w:r w:rsidRPr="0073594C">
        <w:rPr>
          <w:lang w:eastAsia="ko-KR"/>
        </w:rPr>
        <w:t xml:space="preserve"> + n</w:t>
      </w:r>
      <w:r>
        <w:rPr>
          <w:lang w:eastAsia="ko-KR"/>
        </w:rPr>
        <w:t>105</w:t>
      </w:r>
      <w:r w:rsidRPr="0073594C">
        <w:rPr>
          <w:lang w:eastAsia="ko-KR"/>
        </w:rPr>
        <w:t xml:space="preserve"> IMD4 may affect Rx frequencies of band n</w:t>
      </w:r>
      <w:r>
        <w:rPr>
          <w:lang w:eastAsia="ko-KR"/>
        </w:rPr>
        <w:t>1</w:t>
      </w:r>
      <w:r w:rsidRPr="0073594C">
        <w:rPr>
          <w:lang w:eastAsia="ko-KR"/>
        </w:rPr>
        <w:t>.</w:t>
      </w:r>
    </w:p>
    <w:p w14:paraId="1C4F4804" w14:textId="77777777" w:rsidR="00C50BCE" w:rsidRPr="0073594C" w:rsidRDefault="00C50BCE" w:rsidP="00C50BCE">
      <w:pPr>
        <w:pStyle w:val="affb"/>
        <w:rPr>
          <w:lang w:eastAsia="ko-KR"/>
        </w:rPr>
      </w:pPr>
    </w:p>
    <w:p w14:paraId="288A941A" w14:textId="31ABF1B4" w:rsidR="00C50BCE" w:rsidRPr="006A0293" w:rsidRDefault="00C50BCE" w:rsidP="00C50BCE">
      <w:pPr>
        <w:pStyle w:val="41"/>
      </w:pPr>
      <w:bookmarkStart w:id="622" w:name="_Toc129109054"/>
      <w:bookmarkStart w:id="623" w:name="_Toc136288539"/>
      <w:r w:rsidRPr="006A0293">
        <w:t>5.</w:t>
      </w:r>
      <w:r>
        <w:t>58</w:t>
      </w:r>
      <w:r w:rsidRPr="006A0293">
        <w:t>.2.2</w:t>
      </w:r>
      <w:r w:rsidRPr="006A0293">
        <w:tab/>
        <w:t>REFSENS requirements</w:t>
      </w:r>
      <w:bookmarkEnd w:id="622"/>
      <w:bookmarkEnd w:id="623"/>
    </w:p>
    <w:p w14:paraId="67606A55" w14:textId="77777777" w:rsidR="00C50BCE" w:rsidRPr="0073594C" w:rsidRDefault="00C50BCE" w:rsidP="00C50BCE">
      <w:r w:rsidRPr="0073594C">
        <w:t xml:space="preserve">MSD values are reused from </w:t>
      </w:r>
      <w:r>
        <w:t>DC_1A-3A_n71A and DC_1A-3A_n28A</w:t>
      </w:r>
      <w:r w:rsidRPr="0073594C">
        <w:t>.</w:t>
      </w:r>
    </w:p>
    <w:p w14:paraId="78DC2441" w14:textId="6E0133E3" w:rsidR="00C50BCE" w:rsidRPr="0073594C" w:rsidRDefault="00C50BCE" w:rsidP="00C50BCE">
      <w:pPr>
        <w:jc w:val="center"/>
        <w:rPr>
          <w:rFonts w:ascii="Arial" w:hAnsi="Arial" w:cs="Arial"/>
          <w:b/>
          <w:bCs/>
          <w:lang w:val="en-US" w:eastAsia="zh-CN"/>
        </w:rPr>
      </w:pPr>
      <w:r w:rsidRPr="0073594C">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58</w:t>
      </w:r>
      <w:r>
        <w:rPr>
          <w:rFonts w:ascii="Arial" w:hAnsi="Arial" w:cs="Arial" w:hint="eastAsia"/>
          <w:b/>
          <w:bCs/>
          <w:lang w:val="en-US" w:eastAsia="zh-CN"/>
        </w:rPr>
        <w:t>.2.</w:t>
      </w:r>
      <w:r>
        <w:rPr>
          <w:rFonts w:ascii="Arial" w:hAnsi="Arial" w:cs="Arial"/>
          <w:b/>
          <w:bCs/>
          <w:lang w:val="en-US" w:eastAsia="zh-CN"/>
        </w:rPr>
        <w:t>2</w:t>
      </w:r>
      <w:r w:rsidRPr="0073594C">
        <w:rPr>
          <w:rFonts w:ascii="Arial" w:hAnsi="Arial" w:cs="Arial" w:hint="eastAsia"/>
          <w:b/>
          <w:bCs/>
          <w:lang w:val="en-US" w:eastAsia="zh-CN"/>
        </w:rPr>
        <w:t>-1</w:t>
      </w:r>
      <w:r w:rsidRPr="0073594C">
        <w:rPr>
          <w:rFonts w:ascii="Arial" w:hAnsi="Arial" w:cs="Arial"/>
          <w:b/>
          <w:bCs/>
          <w:lang w:val="en-US"/>
        </w:rPr>
        <w:t xml:space="preserve">: </w:t>
      </w:r>
      <w:r w:rsidRPr="0073594C">
        <w:rPr>
          <w:rFonts w:ascii="Arial" w:hAnsi="Arial" w:cs="Arial" w:hint="eastAsia"/>
          <w:b/>
          <w:bCs/>
          <w:lang w:val="en-US" w:eastAsia="zh-CN"/>
        </w:rPr>
        <w:t>MSD due to IMD issue</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50BCE" w:rsidRPr="0073594C" w14:paraId="2159B66C" w14:textId="77777777" w:rsidTr="005A4037">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3067C89A" w14:textId="77777777" w:rsidR="00C50BCE" w:rsidRPr="0073594C" w:rsidRDefault="00C50BCE" w:rsidP="005A4037">
            <w:pPr>
              <w:pStyle w:val="TAH"/>
              <w:rPr>
                <w:lang w:val="en-US"/>
              </w:rPr>
            </w:pPr>
            <w:r w:rsidRPr="0073594C">
              <w:t>Band / Channel bandwidth / N</w:t>
            </w:r>
            <w:r w:rsidRPr="0073594C">
              <w:rPr>
                <w:vertAlign w:val="subscript"/>
              </w:rPr>
              <w:t>RB</w:t>
            </w:r>
            <w:r w:rsidRPr="0073594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8878082" w14:textId="77777777" w:rsidR="00C50BCE" w:rsidRPr="0073594C" w:rsidRDefault="00C50BCE" w:rsidP="005A4037">
            <w:pPr>
              <w:pStyle w:val="TAH"/>
            </w:pPr>
            <w:r w:rsidRPr="0073594C">
              <w:t>Source of IMD</w:t>
            </w:r>
          </w:p>
        </w:tc>
      </w:tr>
      <w:tr w:rsidR="00C50BCE" w:rsidRPr="0073594C" w14:paraId="52DE5E9A" w14:textId="77777777" w:rsidTr="005A4037">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9B813BF" w14:textId="77777777" w:rsidR="00C50BCE" w:rsidRPr="0073594C" w:rsidRDefault="00C50BCE" w:rsidP="005A4037">
            <w:pPr>
              <w:pStyle w:val="TAH"/>
            </w:pPr>
            <w:r w:rsidRPr="0073594C">
              <w:rPr>
                <w:lang w:eastAsia="ja-JP"/>
              </w:rPr>
              <w:t>NR</w:t>
            </w:r>
            <w:r w:rsidRPr="0073594C">
              <w:t xml:space="preserve"> </w:t>
            </w:r>
            <w:r w:rsidRPr="0073594C">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5DA36F0" w14:textId="77777777" w:rsidR="00C50BCE" w:rsidRPr="0073594C" w:rsidRDefault="00C50BCE" w:rsidP="005A4037">
            <w:pPr>
              <w:pStyle w:val="TAH"/>
            </w:pPr>
            <w:r w:rsidRPr="0073594C">
              <w:rPr>
                <w:lang w:eastAsia="ja-JP"/>
              </w:rPr>
              <w:t>NR</w:t>
            </w:r>
            <w:r w:rsidRPr="0073594C">
              <w:t xml:space="preserve"> band</w:t>
            </w:r>
          </w:p>
        </w:tc>
        <w:tc>
          <w:tcPr>
            <w:tcW w:w="960" w:type="dxa"/>
            <w:tcBorders>
              <w:top w:val="single" w:sz="4" w:space="0" w:color="auto"/>
              <w:left w:val="single" w:sz="4" w:space="0" w:color="auto"/>
              <w:bottom w:val="single" w:sz="4" w:space="0" w:color="auto"/>
              <w:right w:val="single" w:sz="4" w:space="0" w:color="auto"/>
            </w:tcBorders>
          </w:tcPr>
          <w:p w14:paraId="4F7A8A00" w14:textId="77777777" w:rsidR="00C50BCE" w:rsidRPr="0073594C" w:rsidRDefault="00C50BCE" w:rsidP="005A4037">
            <w:pPr>
              <w:pStyle w:val="TAH"/>
            </w:pPr>
            <w:r w:rsidRPr="0073594C">
              <w:t>UL F</w:t>
            </w:r>
            <w:r w:rsidRPr="0073594C">
              <w:rPr>
                <w:vertAlign w:val="subscript"/>
              </w:rPr>
              <w:t>c</w:t>
            </w:r>
            <w:r w:rsidRPr="0073594C">
              <w:t xml:space="preserve"> </w:t>
            </w:r>
            <w:r w:rsidRPr="0073594C">
              <w:br/>
              <w:t>(MHz)</w:t>
            </w:r>
          </w:p>
        </w:tc>
        <w:tc>
          <w:tcPr>
            <w:tcW w:w="964" w:type="dxa"/>
            <w:tcBorders>
              <w:top w:val="single" w:sz="4" w:space="0" w:color="auto"/>
              <w:left w:val="single" w:sz="4" w:space="0" w:color="auto"/>
              <w:bottom w:val="single" w:sz="4" w:space="0" w:color="auto"/>
              <w:right w:val="single" w:sz="4" w:space="0" w:color="auto"/>
            </w:tcBorders>
          </w:tcPr>
          <w:p w14:paraId="2B0D02BC" w14:textId="77777777" w:rsidR="00C50BCE" w:rsidRPr="0073594C" w:rsidRDefault="00C50BCE" w:rsidP="005A4037">
            <w:pPr>
              <w:pStyle w:val="TAH"/>
            </w:pPr>
            <w:r w:rsidRPr="0073594C">
              <w:t xml:space="preserve">UL/DL BW </w:t>
            </w:r>
            <w:r w:rsidRPr="0073594C">
              <w:br/>
              <w:t>(MHz)</w:t>
            </w:r>
          </w:p>
        </w:tc>
        <w:tc>
          <w:tcPr>
            <w:tcW w:w="960" w:type="dxa"/>
            <w:tcBorders>
              <w:top w:val="single" w:sz="4" w:space="0" w:color="auto"/>
              <w:left w:val="single" w:sz="4" w:space="0" w:color="auto"/>
              <w:bottom w:val="single" w:sz="4" w:space="0" w:color="auto"/>
              <w:right w:val="single" w:sz="4" w:space="0" w:color="auto"/>
            </w:tcBorders>
          </w:tcPr>
          <w:p w14:paraId="2D2EACE1" w14:textId="77777777" w:rsidR="00C50BCE" w:rsidRPr="0073594C" w:rsidRDefault="00C50BCE" w:rsidP="005A4037">
            <w:pPr>
              <w:pStyle w:val="TAH"/>
            </w:pPr>
            <w:r w:rsidRPr="0073594C">
              <w:t xml:space="preserve">UL </w:t>
            </w:r>
            <w:r w:rsidRPr="0073594C">
              <w:br/>
              <w:t>C</w:t>
            </w:r>
            <w:r w:rsidRPr="0073594C">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72AB119F" w14:textId="77777777" w:rsidR="00C50BCE" w:rsidRPr="0073594C" w:rsidRDefault="00C50BCE" w:rsidP="005A4037">
            <w:pPr>
              <w:pStyle w:val="TAH"/>
            </w:pPr>
            <w:r w:rsidRPr="0073594C">
              <w:t>DL F</w:t>
            </w:r>
            <w:r w:rsidRPr="0073594C">
              <w:rPr>
                <w:vertAlign w:val="subscript"/>
              </w:rPr>
              <w:t>c</w:t>
            </w:r>
            <w:r w:rsidRPr="0073594C">
              <w:t xml:space="preserve"> (MHz)</w:t>
            </w:r>
          </w:p>
        </w:tc>
        <w:tc>
          <w:tcPr>
            <w:tcW w:w="977" w:type="dxa"/>
            <w:tcBorders>
              <w:top w:val="single" w:sz="4" w:space="0" w:color="auto"/>
              <w:left w:val="single" w:sz="4" w:space="0" w:color="auto"/>
              <w:bottom w:val="single" w:sz="4" w:space="0" w:color="auto"/>
              <w:right w:val="single" w:sz="4" w:space="0" w:color="auto"/>
            </w:tcBorders>
          </w:tcPr>
          <w:p w14:paraId="27CFF175" w14:textId="77777777" w:rsidR="00C50BCE" w:rsidRPr="0073594C" w:rsidRDefault="00C50BCE" w:rsidP="005A4037">
            <w:pPr>
              <w:pStyle w:val="TAH"/>
            </w:pPr>
            <w:r w:rsidRPr="0073594C">
              <w:t xml:space="preserve">MSD </w:t>
            </w:r>
            <w:r w:rsidRPr="0073594C">
              <w:br/>
              <w:t>(dB)</w:t>
            </w:r>
          </w:p>
        </w:tc>
        <w:tc>
          <w:tcPr>
            <w:tcW w:w="828" w:type="dxa"/>
            <w:tcBorders>
              <w:top w:val="single" w:sz="4" w:space="0" w:color="auto"/>
              <w:left w:val="single" w:sz="4" w:space="0" w:color="auto"/>
              <w:bottom w:val="single" w:sz="4" w:space="0" w:color="auto"/>
              <w:right w:val="single" w:sz="4" w:space="0" w:color="auto"/>
            </w:tcBorders>
          </w:tcPr>
          <w:p w14:paraId="6F6ED02C" w14:textId="77777777" w:rsidR="00C50BCE" w:rsidRPr="0073594C" w:rsidRDefault="00C50BCE" w:rsidP="005A4037">
            <w:pPr>
              <w:pStyle w:val="TAH"/>
            </w:pPr>
            <w:r w:rsidRPr="0073594C">
              <w:t>Duplex mode</w:t>
            </w:r>
          </w:p>
        </w:tc>
        <w:tc>
          <w:tcPr>
            <w:tcW w:w="1057" w:type="dxa"/>
            <w:tcBorders>
              <w:top w:val="nil"/>
              <w:left w:val="single" w:sz="4" w:space="0" w:color="auto"/>
              <w:bottom w:val="single" w:sz="4" w:space="0" w:color="auto"/>
              <w:right w:val="single" w:sz="4" w:space="0" w:color="auto"/>
            </w:tcBorders>
            <w:shd w:val="clear" w:color="auto" w:fill="auto"/>
          </w:tcPr>
          <w:p w14:paraId="09350A72" w14:textId="77777777" w:rsidR="00C50BCE" w:rsidRPr="0073594C" w:rsidRDefault="00C50BCE" w:rsidP="005A4037">
            <w:pPr>
              <w:pStyle w:val="TAH"/>
            </w:pPr>
          </w:p>
        </w:tc>
      </w:tr>
      <w:tr w:rsidR="00C50BCE" w:rsidRPr="0073594C" w14:paraId="4FCE8958" w14:textId="77777777" w:rsidTr="005A403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7E013B6" w14:textId="77777777" w:rsidR="00C50BCE" w:rsidRPr="0073594C" w:rsidRDefault="00C50BCE" w:rsidP="005A4037">
            <w:pPr>
              <w:pStyle w:val="TAC"/>
              <w:rPr>
                <w:lang w:val="en-US" w:eastAsia="zh-CN"/>
              </w:rPr>
            </w:pPr>
            <w:r w:rsidRPr="0073594C">
              <w:rPr>
                <w:rFonts w:eastAsia="宋体"/>
                <w:color w:val="000000"/>
                <w:lang w:eastAsia="zh-CN"/>
              </w:rPr>
              <w:t>CA_n</w:t>
            </w:r>
            <w:r>
              <w:rPr>
                <w:rFonts w:eastAsia="宋体"/>
                <w:color w:val="000000"/>
                <w:lang w:eastAsia="zh-CN"/>
              </w:rPr>
              <w:t>1</w:t>
            </w:r>
            <w:r w:rsidRPr="0073594C">
              <w:rPr>
                <w:rFonts w:eastAsia="宋体"/>
                <w:color w:val="000000"/>
                <w:lang w:eastAsia="zh-CN"/>
              </w:rPr>
              <w:t>-n</w:t>
            </w:r>
            <w:r>
              <w:rPr>
                <w:rFonts w:eastAsia="宋体"/>
                <w:color w:val="000000"/>
                <w:lang w:eastAsia="zh-CN"/>
              </w:rPr>
              <w:t>3</w:t>
            </w:r>
            <w:r w:rsidRPr="0073594C">
              <w:rPr>
                <w:rFonts w:eastAsia="宋体"/>
                <w:color w:val="000000"/>
                <w:lang w:eastAsia="zh-CN"/>
              </w:rPr>
              <w:t>-n</w:t>
            </w:r>
            <w:r>
              <w:rPr>
                <w:rFonts w:eastAsia="宋体"/>
                <w:color w:val="000000"/>
                <w:lang w:eastAsia="zh-CN"/>
              </w:rPr>
              <w:t>105</w:t>
            </w:r>
          </w:p>
        </w:tc>
        <w:tc>
          <w:tcPr>
            <w:tcW w:w="1146" w:type="dxa"/>
            <w:tcBorders>
              <w:top w:val="single" w:sz="4" w:space="0" w:color="auto"/>
              <w:left w:val="single" w:sz="4" w:space="0" w:color="auto"/>
              <w:right w:val="single" w:sz="4" w:space="0" w:color="auto"/>
            </w:tcBorders>
            <w:vAlign w:val="center"/>
          </w:tcPr>
          <w:p w14:paraId="2A60F7D3" w14:textId="77777777" w:rsidR="00C50BCE" w:rsidRPr="0073594C" w:rsidRDefault="00C50BCE" w:rsidP="005A4037">
            <w:pPr>
              <w:pStyle w:val="TAC"/>
              <w:rPr>
                <w:lang w:val="en-US" w:eastAsia="zh-CN"/>
              </w:rPr>
            </w:pPr>
            <w:r>
              <w:rPr>
                <w:rFonts w:cs="Arial"/>
                <w:color w:val="000000"/>
              </w:rPr>
              <w:t>n1</w:t>
            </w:r>
          </w:p>
        </w:tc>
        <w:tc>
          <w:tcPr>
            <w:tcW w:w="960" w:type="dxa"/>
            <w:tcBorders>
              <w:top w:val="single" w:sz="4" w:space="0" w:color="auto"/>
              <w:left w:val="single" w:sz="4" w:space="0" w:color="auto"/>
              <w:right w:val="single" w:sz="4" w:space="0" w:color="auto"/>
            </w:tcBorders>
            <w:vAlign w:val="center"/>
          </w:tcPr>
          <w:p w14:paraId="651010CC" w14:textId="77777777" w:rsidR="00C50BCE" w:rsidRPr="0073594C" w:rsidRDefault="00C50BCE" w:rsidP="005A4037">
            <w:pPr>
              <w:pStyle w:val="TAC"/>
              <w:rPr>
                <w:lang w:val="en-US" w:eastAsia="zh-CN"/>
              </w:rPr>
            </w:pPr>
            <w:r>
              <w:rPr>
                <w:rFonts w:cs="Arial"/>
                <w:color w:val="000000"/>
                <w:szCs w:val="18"/>
              </w:rPr>
              <w:t>1970</w:t>
            </w:r>
          </w:p>
        </w:tc>
        <w:tc>
          <w:tcPr>
            <w:tcW w:w="964" w:type="dxa"/>
            <w:tcBorders>
              <w:top w:val="single" w:sz="4" w:space="0" w:color="auto"/>
              <w:left w:val="single" w:sz="4" w:space="0" w:color="auto"/>
              <w:right w:val="single" w:sz="4" w:space="0" w:color="auto"/>
            </w:tcBorders>
          </w:tcPr>
          <w:p w14:paraId="34615653" w14:textId="77777777" w:rsidR="00C50BCE" w:rsidRPr="0073594C" w:rsidRDefault="00C50BCE" w:rsidP="005A4037">
            <w:pPr>
              <w:pStyle w:val="TAC"/>
              <w:rPr>
                <w:lang w:val="en-US" w:eastAsia="zh-CN"/>
              </w:rPr>
            </w:pPr>
            <w:r>
              <w:rPr>
                <w:lang w:val="en-US" w:eastAsia="zh-CN"/>
              </w:rPr>
              <w:t>5</w:t>
            </w:r>
          </w:p>
        </w:tc>
        <w:tc>
          <w:tcPr>
            <w:tcW w:w="960" w:type="dxa"/>
            <w:tcBorders>
              <w:top w:val="single" w:sz="4" w:space="0" w:color="auto"/>
              <w:left w:val="single" w:sz="4" w:space="0" w:color="auto"/>
              <w:right w:val="single" w:sz="4" w:space="0" w:color="auto"/>
            </w:tcBorders>
          </w:tcPr>
          <w:p w14:paraId="15397D6E" w14:textId="77777777" w:rsidR="00C50BCE" w:rsidRPr="0073594C" w:rsidRDefault="00C50BCE" w:rsidP="005A4037">
            <w:pPr>
              <w:pStyle w:val="TAC"/>
              <w:rPr>
                <w:lang w:val="en-US" w:eastAsia="zh-CN"/>
              </w:rPr>
            </w:pPr>
            <w:r>
              <w:rPr>
                <w:lang w:val="en-US" w:eastAsia="zh-CN"/>
              </w:rPr>
              <w:t>25</w:t>
            </w:r>
          </w:p>
        </w:tc>
        <w:tc>
          <w:tcPr>
            <w:tcW w:w="960" w:type="dxa"/>
            <w:tcBorders>
              <w:top w:val="single" w:sz="4" w:space="0" w:color="auto"/>
              <w:left w:val="single" w:sz="4" w:space="0" w:color="auto"/>
              <w:right w:val="single" w:sz="4" w:space="0" w:color="auto"/>
            </w:tcBorders>
            <w:vAlign w:val="center"/>
          </w:tcPr>
          <w:p w14:paraId="598D9F2E" w14:textId="77777777" w:rsidR="00C50BCE" w:rsidRPr="0073594C" w:rsidRDefault="00C50BCE" w:rsidP="005A4037">
            <w:pPr>
              <w:pStyle w:val="TAC"/>
              <w:rPr>
                <w:lang w:val="en-US" w:eastAsia="zh-CN"/>
              </w:rPr>
            </w:pPr>
            <w:r>
              <w:rPr>
                <w:rFonts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292086B9" w14:textId="77777777" w:rsidR="00C50BCE" w:rsidRPr="0073594C" w:rsidRDefault="00C50BCE" w:rsidP="005A4037">
            <w:pPr>
              <w:pStyle w:val="TAC"/>
              <w:rPr>
                <w:lang w:val="en-US" w:eastAsia="zh-CN"/>
              </w:rPr>
            </w:pPr>
            <w:r>
              <w:rPr>
                <w:lang w:val="en-US" w:eastAsia="zh-CN"/>
              </w:rPr>
              <w:t>N/A</w:t>
            </w:r>
          </w:p>
        </w:tc>
        <w:tc>
          <w:tcPr>
            <w:tcW w:w="828" w:type="dxa"/>
            <w:tcBorders>
              <w:top w:val="single" w:sz="4" w:space="0" w:color="auto"/>
              <w:left w:val="single" w:sz="4" w:space="0" w:color="auto"/>
              <w:right w:val="single" w:sz="4" w:space="0" w:color="auto"/>
            </w:tcBorders>
            <w:vAlign w:val="center"/>
          </w:tcPr>
          <w:p w14:paraId="5FDD26F8" w14:textId="77777777" w:rsidR="00C50BCE" w:rsidRPr="0073594C" w:rsidRDefault="00C50BCE" w:rsidP="005A4037">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422CE809" w14:textId="77777777" w:rsidR="00C50BCE" w:rsidRPr="0073594C" w:rsidRDefault="00C50BCE" w:rsidP="005A4037">
            <w:pPr>
              <w:pStyle w:val="TAC"/>
              <w:rPr>
                <w:lang w:val="en-US" w:eastAsia="zh-CN"/>
              </w:rPr>
            </w:pPr>
            <w:r>
              <w:rPr>
                <w:lang w:val="en-US" w:eastAsia="zh-CN"/>
              </w:rPr>
              <w:t>N/A</w:t>
            </w:r>
          </w:p>
        </w:tc>
      </w:tr>
      <w:tr w:rsidR="00C50BCE" w:rsidRPr="0073594C" w14:paraId="1451AF66" w14:textId="77777777" w:rsidTr="005A403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177DA46" w14:textId="77777777" w:rsidR="00C50BCE" w:rsidRPr="0073594C" w:rsidRDefault="00C50BCE" w:rsidP="005A4037">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DFD7916" w14:textId="77777777" w:rsidR="00C50BCE" w:rsidRPr="0073594C" w:rsidRDefault="00C50BCE" w:rsidP="005A4037">
            <w:pPr>
              <w:pStyle w:val="TAC"/>
              <w:rPr>
                <w:lang w:val="en-US" w:eastAsia="zh-CN"/>
              </w:rPr>
            </w:pPr>
            <w:r>
              <w:rPr>
                <w:rFonts w:eastAsia="宋体" w:cs="Arial"/>
                <w:color w:val="000000"/>
                <w:lang w:eastAsia="zh-CN"/>
              </w:rPr>
              <w:t>n3</w:t>
            </w:r>
          </w:p>
        </w:tc>
        <w:tc>
          <w:tcPr>
            <w:tcW w:w="960" w:type="dxa"/>
            <w:tcBorders>
              <w:top w:val="single" w:sz="4" w:space="0" w:color="auto"/>
              <w:left w:val="single" w:sz="4" w:space="0" w:color="auto"/>
              <w:right w:val="single" w:sz="4" w:space="0" w:color="auto"/>
            </w:tcBorders>
            <w:vAlign w:val="center"/>
          </w:tcPr>
          <w:p w14:paraId="701B09AC" w14:textId="77777777" w:rsidR="00C50BCE" w:rsidRPr="0073594C" w:rsidRDefault="00C50BCE" w:rsidP="005A4037">
            <w:pPr>
              <w:pStyle w:val="TAC"/>
              <w:rPr>
                <w:lang w:val="en-US" w:eastAsia="zh-CN"/>
              </w:rPr>
            </w:pPr>
            <w:r>
              <w:rPr>
                <w:rFonts w:cs="Arial"/>
                <w:color w:val="000000"/>
                <w:szCs w:val="18"/>
              </w:rPr>
              <w:t>1760</w:t>
            </w:r>
          </w:p>
        </w:tc>
        <w:tc>
          <w:tcPr>
            <w:tcW w:w="964" w:type="dxa"/>
            <w:tcBorders>
              <w:top w:val="single" w:sz="4" w:space="0" w:color="auto"/>
              <w:left w:val="single" w:sz="4" w:space="0" w:color="auto"/>
              <w:right w:val="single" w:sz="4" w:space="0" w:color="auto"/>
            </w:tcBorders>
          </w:tcPr>
          <w:p w14:paraId="584EECAA" w14:textId="77777777" w:rsidR="00C50BCE" w:rsidRPr="0073594C" w:rsidRDefault="00C50BCE" w:rsidP="005A4037">
            <w:pPr>
              <w:pStyle w:val="TAC"/>
              <w:rPr>
                <w:lang w:val="en-US" w:eastAsia="zh-CN"/>
              </w:rPr>
            </w:pPr>
            <w:r>
              <w:rPr>
                <w:lang w:val="en-US" w:eastAsia="zh-CN"/>
              </w:rPr>
              <w:t>5</w:t>
            </w:r>
          </w:p>
        </w:tc>
        <w:tc>
          <w:tcPr>
            <w:tcW w:w="960" w:type="dxa"/>
            <w:tcBorders>
              <w:top w:val="single" w:sz="4" w:space="0" w:color="auto"/>
              <w:left w:val="single" w:sz="4" w:space="0" w:color="auto"/>
              <w:right w:val="single" w:sz="4" w:space="0" w:color="auto"/>
            </w:tcBorders>
          </w:tcPr>
          <w:p w14:paraId="66DA2639" w14:textId="77777777" w:rsidR="00C50BCE" w:rsidRPr="0073594C" w:rsidRDefault="00C50BCE" w:rsidP="005A4037">
            <w:pPr>
              <w:pStyle w:val="TAC"/>
              <w:rPr>
                <w:lang w:val="en-US" w:eastAsia="zh-CN"/>
              </w:rPr>
            </w:pPr>
            <w:r>
              <w:rPr>
                <w:lang w:val="en-US" w:eastAsia="zh-CN"/>
              </w:rPr>
              <w:t>25</w:t>
            </w:r>
          </w:p>
        </w:tc>
        <w:tc>
          <w:tcPr>
            <w:tcW w:w="960" w:type="dxa"/>
            <w:tcBorders>
              <w:top w:val="single" w:sz="4" w:space="0" w:color="auto"/>
              <w:left w:val="single" w:sz="4" w:space="0" w:color="auto"/>
              <w:right w:val="single" w:sz="4" w:space="0" w:color="auto"/>
            </w:tcBorders>
            <w:vAlign w:val="center"/>
          </w:tcPr>
          <w:p w14:paraId="59F94B32" w14:textId="77777777" w:rsidR="00C50BCE" w:rsidRPr="0073594C" w:rsidRDefault="00C50BCE" w:rsidP="005A4037">
            <w:pPr>
              <w:pStyle w:val="TAC"/>
              <w:rPr>
                <w:lang w:val="en-US" w:eastAsia="zh-CN"/>
              </w:rPr>
            </w:pPr>
            <w:r>
              <w:rPr>
                <w:rFonts w:cs="Arial"/>
                <w:color w:val="000000"/>
                <w:szCs w:val="18"/>
              </w:rPr>
              <w:t>1855</w:t>
            </w:r>
          </w:p>
        </w:tc>
        <w:tc>
          <w:tcPr>
            <w:tcW w:w="977" w:type="dxa"/>
            <w:tcBorders>
              <w:top w:val="single" w:sz="4" w:space="0" w:color="auto"/>
              <w:left w:val="single" w:sz="4" w:space="0" w:color="auto"/>
              <w:bottom w:val="single" w:sz="4" w:space="0" w:color="auto"/>
              <w:right w:val="single" w:sz="4" w:space="0" w:color="auto"/>
            </w:tcBorders>
          </w:tcPr>
          <w:p w14:paraId="4BC6ABFC" w14:textId="77777777" w:rsidR="00C50BCE" w:rsidRPr="0073594C" w:rsidRDefault="00C50BCE" w:rsidP="005A4037">
            <w:pPr>
              <w:pStyle w:val="TAC"/>
              <w:rPr>
                <w:lang w:val="en-US" w:eastAsia="zh-CN"/>
              </w:rPr>
            </w:pPr>
            <w:r>
              <w:rPr>
                <w:lang w:val="en-US" w:eastAsia="zh-CN"/>
              </w:rPr>
              <w:t>4</w:t>
            </w:r>
          </w:p>
        </w:tc>
        <w:tc>
          <w:tcPr>
            <w:tcW w:w="828" w:type="dxa"/>
            <w:tcBorders>
              <w:top w:val="single" w:sz="4" w:space="0" w:color="auto"/>
              <w:left w:val="single" w:sz="4" w:space="0" w:color="auto"/>
              <w:right w:val="single" w:sz="4" w:space="0" w:color="auto"/>
            </w:tcBorders>
            <w:vAlign w:val="center"/>
          </w:tcPr>
          <w:p w14:paraId="1FC0AED3" w14:textId="77777777" w:rsidR="00C50BCE" w:rsidRPr="0073594C" w:rsidRDefault="00C50BCE" w:rsidP="005A4037">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3DFFAB0C" w14:textId="77777777" w:rsidR="00C50BCE" w:rsidRPr="0073594C" w:rsidRDefault="00C50BCE" w:rsidP="005A4037">
            <w:pPr>
              <w:pStyle w:val="TAC"/>
              <w:rPr>
                <w:lang w:val="en-US" w:eastAsia="zh-CN"/>
              </w:rPr>
            </w:pPr>
            <w:r>
              <w:rPr>
                <w:lang w:val="en-US" w:eastAsia="zh-CN"/>
              </w:rPr>
              <w:t>IMD5</w:t>
            </w:r>
          </w:p>
        </w:tc>
      </w:tr>
      <w:tr w:rsidR="00C50BCE" w:rsidRPr="0073594C" w14:paraId="475B291F" w14:textId="77777777" w:rsidTr="005A403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CC28CD6" w14:textId="77777777" w:rsidR="00C50BCE" w:rsidRPr="0073594C" w:rsidRDefault="00C50BCE" w:rsidP="005A4037">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EA1AABB" w14:textId="77777777" w:rsidR="00C50BCE" w:rsidRPr="0073594C" w:rsidRDefault="00C50BCE" w:rsidP="005A4037">
            <w:pPr>
              <w:pStyle w:val="TAC"/>
              <w:rPr>
                <w:lang w:val="en-US" w:eastAsia="zh-CN"/>
              </w:rPr>
            </w:pPr>
            <w:r>
              <w:rPr>
                <w:rFonts w:cs="Arial"/>
                <w:szCs w:val="18"/>
                <w:lang w:val="en-US" w:eastAsia="zh-CN"/>
              </w:rPr>
              <w:t>n105</w:t>
            </w:r>
          </w:p>
        </w:tc>
        <w:tc>
          <w:tcPr>
            <w:tcW w:w="960" w:type="dxa"/>
            <w:tcBorders>
              <w:top w:val="single" w:sz="4" w:space="0" w:color="auto"/>
              <w:left w:val="single" w:sz="4" w:space="0" w:color="auto"/>
              <w:right w:val="single" w:sz="4" w:space="0" w:color="auto"/>
            </w:tcBorders>
            <w:vAlign w:val="center"/>
          </w:tcPr>
          <w:p w14:paraId="4B1FC297" w14:textId="77777777" w:rsidR="00C50BCE" w:rsidRPr="0073594C" w:rsidRDefault="00C50BCE" w:rsidP="005A4037">
            <w:pPr>
              <w:pStyle w:val="TAC"/>
              <w:rPr>
                <w:lang w:val="en-US" w:eastAsia="zh-CN"/>
              </w:rPr>
            </w:pPr>
            <w:r>
              <w:rPr>
                <w:rFonts w:cs="Arial"/>
                <w:color w:val="000000"/>
                <w:szCs w:val="18"/>
              </w:rPr>
              <w:t>695</w:t>
            </w:r>
          </w:p>
        </w:tc>
        <w:tc>
          <w:tcPr>
            <w:tcW w:w="964" w:type="dxa"/>
            <w:tcBorders>
              <w:top w:val="single" w:sz="4" w:space="0" w:color="auto"/>
              <w:left w:val="single" w:sz="4" w:space="0" w:color="auto"/>
              <w:right w:val="single" w:sz="4" w:space="0" w:color="auto"/>
            </w:tcBorders>
          </w:tcPr>
          <w:p w14:paraId="1C790209" w14:textId="77777777" w:rsidR="00C50BCE" w:rsidRPr="0073594C" w:rsidRDefault="00C50BCE" w:rsidP="005A4037">
            <w:pPr>
              <w:pStyle w:val="TAC"/>
              <w:rPr>
                <w:lang w:val="en-US" w:eastAsia="zh-CN"/>
              </w:rPr>
            </w:pPr>
            <w:r>
              <w:rPr>
                <w:lang w:val="en-US" w:eastAsia="zh-CN"/>
              </w:rPr>
              <w:t>5</w:t>
            </w:r>
          </w:p>
        </w:tc>
        <w:tc>
          <w:tcPr>
            <w:tcW w:w="960" w:type="dxa"/>
            <w:tcBorders>
              <w:top w:val="single" w:sz="4" w:space="0" w:color="auto"/>
              <w:left w:val="single" w:sz="4" w:space="0" w:color="auto"/>
              <w:right w:val="single" w:sz="4" w:space="0" w:color="auto"/>
            </w:tcBorders>
          </w:tcPr>
          <w:p w14:paraId="694FCB50" w14:textId="77777777" w:rsidR="00C50BCE" w:rsidRPr="0073594C" w:rsidRDefault="00C50BCE" w:rsidP="005A4037">
            <w:pPr>
              <w:pStyle w:val="TAC"/>
              <w:rPr>
                <w:lang w:val="en-US" w:eastAsia="zh-CN"/>
              </w:rPr>
            </w:pPr>
            <w:r>
              <w:rPr>
                <w:lang w:val="en-US" w:eastAsia="zh-CN"/>
              </w:rPr>
              <w:t>25</w:t>
            </w:r>
          </w:p>
        </w:tc>
        <w:tc>
          <w:tcPr>
            <w:tcW w:w="960" w:type="dxa"/>
            <w:tcBorders>
              <w:top w:val="single" w:sz="4" w:space="0" w:color="auto"/>
              <w:left w:val="single" w:sz="4" w:space="0" w:color="auto"/>
              <w:right w:val="single" w:sz="4" w:space="0" w:color="auto"/>
            </w:tcBorders>
            <w:vAlign w:val="center"/>
          </w:tcPr>
          <w:p w14:paraId="3537B72C" w14:textId="77777777" w:rsidR="00C50BCE" w:rsidRPr="0073594C" w:rsidRDefault="00C50BCE" w:rsidP="005A4037">
            <w:pPr>
              <w:pStyle w:val="TAC"/>
              <w:rPr>
                <w:lang w:val="en-US" w:eastAsia="zh-CN"/>
              </w:rPr>
            </w:pPr>
            <w:r>
              <w:rPr>
                <w:rFonts w:cs="Arial"/>
                <w:color w:val="000000"/>
                <w:szCs w:val="18"/>
              </w:rPr>
              <w:t>644</w:t>
            </w:r>
          </w:p>
        </w:tc>
        <w:tc>
          <w:tcPr>
            <w:tcW w:w="977" w:type="dxa"/>
            <w:tcBorders>
              <w:top w:val="single" w:sz="4" w:space="0" w:color="auto"/>
              <w:left w:val="single" w:sz="4" w:space="0" w:color="auto"/>
              <w:bottom w:val="single" w:sz="4" w:space="0" w:color="auto"/>
              <w:right w:val="single" w:sz="4" w:space="0" w:color="auto"/>
            </w:tcBorders>
          </w:tcPr>
          <w:p w14:paraId="357AD72C" w14:textId="77777777" w:rsidR="00C50BCE" w:rsidRPr="0073594C" w:rsidRDefault="00C50BCE" w:rsidP="005A4037">
            <w:pPr>
              <w:pStyle w:val="TAC"/>
              <w:rPr>
                <w:lang w:val="en-US" w:eastAsia="zh-CN"/>
              </w:rPr>
            </w:pPr>
            <w:r>
              <w:rPr>
                <w:lang w:val="en-US" w:eastAsia="zh-CN"/>
              </w:rPr>
              <w:t>N/A</w:t>
            </w:r>
          </w:p>
        </w:tc>
        <w:tc>
          <w:tcPr>
            <w:tcW w:w="828" w:type="dxa"/>
            <w:tcBorders>
              <w:top w:val="single" w:sz="4" w:space="0" w:color="auto"/>
              <w:left w:val="single" w:sz="4" w:space="0" w:color="auto"/>
              <w:right w:val="single" w:sz="4" w:space="0" w:color="auto"/>
            </w:tcBorders>
            <w:vAlign w:val="center"/>
          </w:tcPr>
          <w:p w14:paraId="449D71B3" w14:textId="77777777" w:rsidR="00C50BCE" w:rsidRPr="0073594C" w:rsidRDefault="00C50BCE" w:rsidP="005A4037">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671FBB23" w14:textId="77777777" w:rsidR="00C50BCE" w:rsidRPr="0073594C" w:rsidRDefault="00C50BCE" w:rsidP="005A4037">
            <w:pPr>
              <w:pStyle w:val="TAC"/>
              <w:rPr>
                <w:lang w:val="en-US" w:eastAsia="zh-CN"/>
              </w:rPr>
            </w:pPr>
            <w:r>
              <w:rPr>
                <w:lang w:val="en-US" w:eastAsia="zh-CN"/>
              </w:rPr>
              <w:t>N/A</w:t>
            </w:r>
          </w:p>
        </w:tc>
      </w:tr>
      <w:tr w:rsidR="00C50BCE" w:rsidRPr="0073594C" w14:paraId="1AC213F9" w14:textId="77777777" w:rsidTr="005A403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456A53" w14:textId="77777777" w:rsidR="00C50BCE" w:rsidRPr="0073594C" w:rsidRDefault="00C50BCE" w:rsidP="005A4037">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50CA061" w14:textId="77777777" w:rsidR="00C50BCE" w:rsidRPr="0073594C" w:rsidRDefault="00C50BCE" w:rsidP="005A4037">
            <w:pPr>
              <w:pStyle w:val="TAC"/>
              <w:rPr>
                <w:lang w:val="en-US" w:eastAsia="zh-CN"/>
              </w:rPr>
            </w:pPr>
            <w:r>
              <w:rPr>
                <w:rFonts w:cs="Arial"/>
                <w:color w:val="000000"/>
              </w:rPr>
              <w:t>n1</w:t>
            </w:r>
          </w:p>
        </w:tc>
        <w:tc>
          <w:tcPr>
            <w:tcW w:w="960" w:type="dxa"/>
            <w:tcBorders>
              <w:top w:val="single" w:sz="4" w:space="0" w:color="auto"/>
              <w:left w:val="single" w:sz="4" w:space="0" w:color="auto"/>
              <w:right w:val="single" w:sz="4" w:space="0" w:color="auto"/>
            </w:tcBorders>
          </w:tcPr>
          <w:p w14:paraId="0071AC38" w14:textId="77777777" w:rsidR="00C50BCE" w:rsidRPr="0073594C" w:rsidRDefault="00C50BCE" w:rsidP="005A4037">
            <w:pPr>
              <w:pStyle w:val="TAC"/>
              <w:rPr>
                <w:lang w:val="en-US" w:eastAsia="zh-CN"/>
              </w:rPr>
            </w:pPr>
            <w:r>
              <w:rPr>
                <w:lang w:val="en-US" w:eastAsia="zh-CN"/>
              </w:rPr>
              <w:t>1970</w:t>
            </w:r>
          </w:p>
        </w:tc>
        <w:tc>
          <w:tcPr>
            <w:tcW w:w="964" w:type="dxa"/>
            <w:tcBorders>
              <w:top w:val="single" w:sz="4" w:space="0" w:color="auto"/>
              <w:left w:val="single" w:sz="4" w:space="0" w:color="auto"/>
              <w:right w:val="single" w:sz="4" w:space="0" w:color="auto"/>
            </w:tcBorders>
          </w:tcPr>
          <w:p w14:paraId="23E880F1" w14:textId="77777777" w:rsidR="00C50BCE" w:rsidRPr="0073594C" w:rsidRDefault="00C50BCE" w:rsidP="005A4037">
            <w:pPr>
              <w:pStyle w:val="TAC"/>
              <w:rPr>
                <w:lang w:val="en-US" w:eastAsia="zh-CN"/>
              </w:rPr>
            </w:pPr>
            <w:r>
              <w:rPr>
                <w:lang w:val="en-US" w:eastAsia="zh-CN"/>
              </w:rPr>
              <w:t>5</w:t>
            </w:r>
          </w:p>
        </w:tc>
        <w:tc>
          <w:tcPr>
            <w:tcW w:w="960" w:type="dxa"/>
            <w:tcBorders>
              <w:top w:val="single" w:sz="4" w:space="0" w:color="auto"/>
              <w:left w:val="single" w:sz="4" w:space="0" w:color="auto"/>
              <w:right w:val="single" w:sz="4" w:space="0" w:color="auto"/>
            </w:tcBorders>
          </w:tcPr>
          <w:p w14:paraId="29A7518E" w14:textId="77777777" w:rsidR="00C50BCE" w:rsidRPr="0073594C" w:rsidRDefault="00C50BCE" w:rsidP="005A4037">
            <w:pPr>
              <w:pStyle w:val="TAC"/>
              <w:rPr>
                <w:lang w:val="en-US" w:eastAsia="zh-CN"/>
              </w:rPr>
            </w:pPr>
            <w:r>
              <w:rPr>
                <w:lang w:val="en-US" w:eastAsia="zh-CN"/>
              </w:rPr>
              <w:t>25</w:t>
            </w:r>
          </w:p>
        </w:tc>
        <w:tc>
          <w:tcPr>
            <w:tcW w:w="960" w:type="dxa"/>
            <w:tcBorders>
              <w:top w:val="single" w:sz="4" w:space="0" w:color="auto"/>
              <w:left w:val="single" w:sz="4" w:space="0" w:color="auto"/>
              <w:right w:val="single" w:sz="4" w:space="0" w:color="auto"/>
            </w:tcBorders>
          </w:tcPr>
          <w:p w14:paraId="12F075D0" w14:textId="77777777" w:rsidR="00C50BCE" w:rsidRPr="0073594C" w:rsidRDefault="00C50BCE" w:rsidP="005A4037">
            <w:pPr>
              <w:pStyle w:val="TAC"/>
              <w:rPr>
                <w:lang w:val="en-US" w:eastAsia="zh-CN"/>
              </w:rPr>
            </w:pPr>
            <w:r>
              <w:rPr>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2DE477C1" w14:textId="77777777" w:rsidR="00C50BCE" w:rsidRPr="0073594C" w:rsidRDefault="00C50BCE" w:rsidP="005A4037">
            <w:pPr>
              <w:pStyle w:val="TAC"/>
              <w:rPr>
                <w:lang w:val="en-US" w:eastAsia="zh-CN"/>
              </w:rPr>
            </w:pPr>
            <w:r>
              <w:rPr>
                <w:lang w:val="en-US" w:eastAsia="zh-CN"/>
              </w:rPr>
              <w:t>5</w:t>
            </w:r>
          </w:p>
        </w:tc>
        <w:tc>
          <w:tcPr>
            <w:tcW w:w="828" w:type="dxa"/>
            <w:tcBorders>
              <w:top w:val="single" w:sz="4" w:space="0" w:color="auto"/>
              <w:left w:val="single" w:sz="4" w:space="0" w:color="auto"/>
              <w:right w:val="single" w:sz="4" w:space="0" w:color="auto"/>
            </w:tcBorders>
            <w:vAlign w:val="center"/>
          </w:tcPr>
          <w:p w14:paraId="30D2F860" w14:textId="77777777" w:rsidR="00C50BCE" w:rsidRPr="0073594C" w:rsidRDefault="00C50BCE" w:rsidP="005A4037">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288F411F" w14:textId="77777777" w:rsidR="00C50BCE" w:rsidRPr="0073594C" w:rsidRDefault="00C50BCE" w:rsidP="005A4037">
            <w:pPr>
              <w:pStyle w:val="TAC"/>
              <w:rPr>
                <w:lang w:val="en-US" w:eastAsia="zh-CN"/>
              </w:rPr>
            </w:pPr>
            <w:r>
              <w:rPr>
                <w:lang w:val="en-US" w:eastAsia="zh-CN"/>
              </w:rPr>
              <w:t>IMD4</w:t>
            </w:r>
          </w:p>
        </w:tc>
      </w:tr>
      <w:tr w:rsidR="00C50BCE" w:rsidRPr="0073594C" w14:paraId="6FD65025" w14:textId="77777777" w:rsidTr="005A403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2850127" w14:textId="77777777" w:rsidR="00C50BCE" w:rsidRPr="0073594C" w:rsidRDefault="00C50BCE" w:rsidP="005A4037">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389EE26" w14:textId="77777777" w:rsidR="00C50BCE" w:rsidRPr="0073594C" w:rsidRDefault="00C50BCE" w:rsidP="005A4037">
            <w:pPr>
              <w:pStyle w:val="TAC"/>
              <w:rPr>
                <w:lang w:val="en-US" w:eastAsia="zh-CN"/>
              </w:rPr>
            </w:pPr>
            <w:r>
              <w:rPr>
                <w:rFonts w:eastAsia="宋体" w:cs="Arial"/>
                <w:color w:val="000000"/>
                <w:lang w:eastAsia="zh-CN"/>
              </w:rPr>
              <w:t>n3</w:t>
            </w:r>
          </w:p>
        </w:tc>
        <w:tc>
          <w:tcPr>
            <w:tcW w:w="960" w:type="dxa"/>
            <w:tcBorders>
              <w:top w:val="single" w:sz="4" w:space="0" w:color="auto"/>
              <w:left w:val="single" w:sz="4" w:space="0" w:color="auto"/>
              <w:right w:val="single" w:sz="4" w:space="0" w:color="auto"/>
            </w:tcBorders>
          </w:tcPr>
          <w:p w14:paraId="3D821A1C" w14:textId="77777777" w:rsidR="00C50BCE" w:rsidRPr="0073594C" w:rsidRDefault="00C50BCE" w:rsidP="005A4037">
            <w:pPr>
              <w:pStyle w:val="TAC"/>
              <w:rPr>
                <w:lang w:val="en-US" w:eastAsia="zh-CN"/>
              </w:rPr>
            </w:pPr>
            <w:r>
              <w:rPr>
                <w:lang w:val="en-US" w:eastAsia="zh-CN"/>
              </w:rPr>
              <w:t>1775</w:t>
            </w:r>
          </w:p>
        </w:tc>
        <w:tc>
          <w:tcPr>
            <w:tcW w:w="964" w:type="dxa"/>
            <w:tcBorders>
              <w:top w:val="single" w:sz="4" w:space="0" w:color="auto"/>
              <w:left w:val="single" w:sz="4" w:space="0" w:color="auto"/>
              <w:right w:val="single" w:sz="4" w:space="0" w:color="auto"/>
            </w:tcBorders>
          </w:tcPr>
          <w:p w14:paraId="43306E5A" w14:textId="77777777" w:rsidR="00C50BCE" w:rsidRPr="0073594C" w:rsidRDefault="00C50BCE" w:rsidP="005A4037">
            <w:pPr>
              <w:pStyle w:val="TAC"/>
              <w:rPr>
                <w:lang w:val="en-US" w:eastAsia="zh-CN"/>
              </w:rPr>
            </w:pPr>
            <w:r>
              <w:rPr>
                <w:lang w:val="en-US" w:eastAsia="zh-CN"/>
              </w:rPr>
              <w:t>5</w:t>
            </w:r>
          </w:p>
        </w:tc>
        <w:tc>
          <w:tcPr>
            <w:tcW w:w="960" w:type="dxa"/>
            <w:tcBorders>
              <w:top w:val="single" w:sz="4" w:space="0" w:color="auto"/>
              <w:left w:val="single" w:sz="4" w:space="0" w:color="auto"/>
              <w:right w:val="single" w:sz="4" w:space="0" w:color="auto"/>
            </w:tcBorders>
          </w:tcPr>
          <w:p w14:paraId="340645CB" w14:textId="77777777" w:rsidR="00C50BCE" w:rsidRPr="0073594C" w:rsidRDefault="00C50BCE" w:rsidP="005A4037">
            <w:pPr>
              <w:pStyle w:val="TAC"/>
              <w:rPr>
                <w:lang w:val="en-US" w:eastAsia="zh-CN"/>
              </w:rPr>
            </w:pPr>
            <w:r>
              <w:rPr>
                <w:lang w:val="en-US" w:eastAsia="zh-CN"/>
              </w:rPr>
              <w:t>25</w:t>
            </w:r>
          </w:p>
        </w:tc>
        <w:tc>
          <w:tcPr>
            <w:tcW w:w="960" w:type="dxa"/>
            <w:tcBorders>
              <w:top w:val="single" w:sz="4" w:space="0" w:color="auto"/>
              <w:left w:val="single" w:sz="4" w:space="0" w:color="auto"/>
              <w:right w:val="single" w:sz="4" w:space="0" w:color="auto"/>
            </w:tcBorders>
          </w:tcPr>
          <w:p w14:paraId="6FB04114" w14:textId="77777777" w:rsidR="00C50BCE" w:rsidRPr="0073594C" w:rsidRDefault="00C50BCE" w:rsidP="005A4037">
            <w:pPr>
              <w:pStyle w:val="TAC"/>
              <w:rPr>
                <w:lang w:val="en-US" w:eastAsia="zh-CN"/>
              </w:rPr>
            </w:pPr>
            <w:r>
              <w:rPr>
                <w:lang w:val="en-US" w:eastAsia="zh-CN"/>
              </w:rPr>
              <w:t>1870</w:t>
            </w:r>
          </w:p>
        </w:tc>
        <w:tc>
          <w:tcPr>
            <w:tcW w:w="977" w:type="dxa"/>
            <w:tcBorders>
              <w:top w:val="single" w:sz="4" w:space="0" w:color="auto"/>
              <w:left w:val="single" w:sz="4" w:space="0" w:color="auto"/>
              <w:bottom w:val="single" w:sz="4" w:space="0" w:color="auto"/>
              <w:right w:val="single" w:sz="4" w:space="0" w:color="auto"/>
            </w:tcBorders>
          </w:tcPr>
          <w:p w14:paraId="57BD8F48" w14:textId="77777777" w:rsidR="00C50BCE" w:rsidRPr="0073594C" w:rsidRDefault="00C50BCE" w:rsidP="005A4037">
            <w:pPr>
              <w:pStyle w:val="TAC"/>
              <w:rPr>
                <w:lang w:val="en-US" w:eastAsia="zh-CN"/>
              </w:rPr>
            </w:pPr>
            <w:r>
              <w:rPr>
                <w:lang w:val="en-US" w:eastAsia="zh-CN"/>
              </w:rPr>
              <w:t>N/A</w:t>
            </w:r>
          </w:p>
        </w:tc>
        <w:tc>
          <w:tcPr>
            <w:tcW w:w="828" w:type="dxa"/>
            <w:tcBorders>
              <w:top w:val="single" w:sz="4" w:space="0" w:color="auto"/>
              <w:left w:val="single" w:sz="4" w:space="0" w:color="auto"/>
              <w:right w:val="single" w:sz="4" w:space="0" w:color="auto"/>
            </w:tcBorders>
            <w:vAlign w:val="center"/>
          </w:tcPr>
          <w:p w14:paraId="1E2E901B" w14:textId="77777777" w:rsidR="00C50BCE" w:rsidRPr="0073594C" w:rsidRDefault="00C50BCE" w:rsidP="005A4037">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7B5B1234" w14:textId="77777777" w:rsidR="00C50BCE" w:rsidRPr="0073594C" w:rsidRDefault="00C50BCE" w:rsidP="005A4037">
            <w:pPr>
              <w:pStyle w:val="TAC"/>
              <w:rPr>
                <w:lang w:val="en-US" w:eastAsia="zh-CN"/>
              </w:rPr>
            </w:pPr>
            <w:r>
              <w:rPr>
                <w:lang w:val="en-US" w:eastAsia="zh-CN"/>
              </w:rPr>
              <w:t>N/A</w:t>
            </w:r>
          </w:p>
        </w:tc>
      </w:tr>
      <w:tr w:rsidR="00C50BCE" w:rsidRPr="0073594C" w14:paraId="7D90996A" w14:textId="77777777" w:rsidTr="005A403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BCD9401" w14:textId="77777777" w:rsidR="00C50BCE" w:rsidRPr="0073594C" w:rsidRDefault="00C50BCE" w:rsidP="005A403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B3A7E1" w14:textId="77777777" w:rsidR="00C50BCE" w:rsidRPr="0073594C" w:rsidRDefault="00C50BCE" w:rsidP="005A4037">
            <w:pPr>
              <w:pStyle w:val="TAC"/>
              <w:rPr>
                <w:lang w:val="en-US" w:eastAsia="zh-CN"/>
              </w:rPr>
            </w:pPr>
            <w:r>
              <w:rPr>
                <w:rFonts w:cs="Arial"/>
                <w:szCs w:val="18"/>
                <w:lang w:val="en-US" w:eastAsia="zh-CN"/>
              </w:rPr>
              <w:t>n105</w:t>
            </w:r>
          </w:p>
        </w:tc>
        <w:tc>
          <w:tcPr>
            <w:tcW w:w="960" w:type="dxa"/>
            <w:tcBorders>
              <w:top w:val="single" w:sz="4" w:space="0" w:color="auto"/>
              <w:left w:val="single" w:sz="4" w:space="0" w:color="auto"/>
              <w:bottom w:val="single" w:sz="4" w:space="0" w:color="auto"/>
              <w:right w:val="single" w:sz="4" w:space="0" w:color="auto"/>
            </w:tcBorders>
          </w:tcPr>
          <w:p w14:paraId="4F3C4172" w14:textId="77777777" w:rsidR="00C50BCE" w:rsidRPr="0073594C" w:rsidRDefault="00C50BCE" w:rsidP="005A4037">
            <w:pPr>
              <w:pStyle w:val="TAC"/>
              <w:rPr>
                <w:lang w:val="en-US" w:eastAsia="zh-CN"/>
              </w:rPr>
            </w:pPr>
            <w:r>
              <w:rPr>
                <w:lang w:val="en-US" w:eastAsia="zh-CN"/>
              </w:rPr>
              <w:t>695</w:t>
            </w:r>
          </w:p>
        </w:tc>
        <w:tc>
          <w:tcPr>
            <w:tcW w:w="964" w:type="dxa"/>
            <w:tcBorders>
              <w:top w:val="single" w:sz="4" w:space="0" w:color="auto"/>
              <w:left w:val="single" w:sz="4" w:space="0" w:color="auto"/>
              <w:bottom w:val="single" w:sz="4" w:space="0" w:color="auto"/>
              <w:right w:val="single" w:sz="4" w:space="0" w:color="auto"/>
            </w:tcBorders>
          </w:tcPr>
          <w:p w14:paraId="55A7A308" w14:textId="77777777" w:rsidR="00C50BCE" w:rsidRPr="0073594C" w:rsidRDefault="00C50BCE" w:rsidP="005A4037">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B2643F9" w14:textId="77777777" w:rsidR="00C50BCE" w:rsidRPr="0073594C" w:rsidRDefault="00C50BCE" w:rsidP="005A4037">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60A67AC" w14:textId="77777777" w:rsidR="00C50BCE" w:rsidRPr="0073594C" w:rsidRDefault="00C50BCE" w:rsidP="005A4037">
            <w:pPr>
              <w:pStyle w:val="TAC"/>
              <w:rPr>
                <w:lang w:val="en-US" w:eastAsia="zh-CN"/>
              </w:rPr>
            </w:pPr>
            <w:r>
              <w:rPr>
                <w:lang w:val="en-US" w:eastAsia="zh-CN"/>
              </w:rPr>
              <w:t>644</w:t>
            </w:r>
          </w:p>
        </w:tc>
        <w:tc>
          <w:tcPr>
            <w:tcW w:w="977" w:type="dxa"/>
            <w:tcBorders>
              <w:top w:val="single" w:sz="4" w:space="0" w:color="auto"/>
              <w:left w:val="single" w:sz="4" w:space="0" w:color="auto"/>
              <w:bottom w:val="single" w:sz="4" w:space="0" w:color="auto"/>
              <w:right w:val="single" w:sz="4" w:space="0" w:color="auto"/>
            </w:tcBorders>
          </w:tcPr>
          <w:p w14:paraId="7837FE82" w14:textId="77777777" w:rsidR="00C50BCE" w:rsidRPr="0073594C" w:rsidRDefault="00C50BCE" w:rsidP="005A4037">
            <w:pPr>
              <w:pStyle w:val="TAC"/>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72BB6F1" w14:textId="77777777" w:rsidR="00C50BCE" w:rsidRPr="0073594C" w:rsidRDefault="00C50BCE" w:rsidP="005A403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315FCD1" w14:textId="77777777" w:rsidR="00C50BCE" w:rsidRPr="0073594C" w:rsidRDefault="00C50BCE" w:rsidP="005A4037">
            <w:pPr>
              <w:pStyle w:val="TAC"/>
              <w:rPr>
                <w:lang w:val="en-US" w:eastAsia="zh-CN"/>
              </w:rPr>
            </w:pPr>
            <w:r>
              <w:rPr>
                <w:lang w:val="en-US" w:eastAsia="zh-CN"/>
              </w:rPr>
              <w:t>N/A</w:t>
            </w:r>
          </w:p>
        </w:tc>
      </w:tr>
    </w:tbl>
    <w:p w14:paraId="2F5A8041" w14:textId="77777777" w:rsidR="00C50BCE" w:rsidRDefault="00C50BCE" w:rsidP="00C50BCE">
      <w:pPr>
        <w:rPr>
          <w:color w:val="0070C0"/>
        </w:rPr>
      </w:pPr>
    </w:p>
    <w:p w14:paraId="07C1C534" w14:textId="6D142459" w:rsidR="004A3F59" w:rsidRPr="00AB6990" w:rsidRDefault="004A3F59" w:rsidP="004A3F59">
      <w:pPr>
        <w:pStyle w:val="21"/>
      </w:pPr>
      <w:bookmarkStart w:id="624" w:name="_Toc136288540"/>
      <w:r w:rsidRPr="00AB6990">
        <w:t>5.</w:t>
      </w:r>
      <w:r>
        <w:t>59</w:t>
      </w:r>
      <w:r w:rsidRPr="00AB6990">
        <w:tab/>
        <w:t>CA_n</w:t>
      </w:r>
      <w:r>
        <w:t>1</w:t>
      </w:r>
      <w:r w:rsidRPr="00AB6990">
        <w:t>-n</w:t>
      </w:r>
      <w:r>
        <w:t>40</w:t>
      </w:r>
      <w:r w:rsidRPr="00AB6990">
        <w:t>-n</w:t>
      </w:r>
      <w:r>
        <w:t>105</w:t>
      </w:r>
      <w:bookmarkEnd w:id="624"/>
    </w:p>
    <w:p w14:paraId="2FB71D28" w14:textId="36DF0A6A" w:rsidR="004A3F59" w:rsidRPr="006A0293" w:rsidRDefault="004A3F59" w:rsidP="004A3F59">
      <w:pPr>
        <w:pStyle w:val="31"/>
        <w:rPr>
          <w:rFonts w:cs="Arial"/>
          <w:color w:val="000000" w:themeColor="text1"/>
          <w:szCs w:val="28"/>
        </w:rPr>
      </w:pPr>
      <w:bookmarkStart w:id="625" w:name="_Toc136288541"/>
      <w:r w:rsidRPr="006A0293">
        <w:rPr>
          <w:rFonts w:cs="Arial"/>
          <w:color w:val="000000" w:themeColor="text1"/>
          <w:szCs w:val="28"/>
        </w:rPr>
        <w:t>5.</w:t>
      </w:r>
      <w:r>
        <w:rPr>
          <w:rFonts w:cs="Arial"/>
          <w:color w:val="000000" w:themeColor="text1"/>
          <w:szCs w:val="28"/>
        </w:rPr>
        <w:t>59</w:t>
      </w:r>
      <w:r w:rsidRPr="006A0293">
        <w:rPr>
          <w:rFonts w:cs="Arial"/>
          <w:color w:val="000000" w:themeColor="text1"/>
          <w:szCs w:val="28"/>
        </w:rPr>
        <w:t>.1</w:t>
      </w:r>
      <w:r w:rsidRPr="006A0293">
        <w:rPr>
          <w:rFonts w:cs="Arial"/>
          <w:color w:val="000000" w:themeColor="text1"/>
          <w:szCs w:val="28"/>
        </w:rPr>
        <w:tab/>
        <w:t>Common for 1 band UL and 2 bands UL CA</w:t>
      </w:r>
      <w:bookmarkEnd w:id="625"/>
    </w:p>
    <w:p w14:paraId="1EE64307" w14:textId="02D0AB6E" w:rsidR="004A3F59" w:rsidRPr="006A0293" w:rsidRDefault="004A3F59" w:rsidP="004A3F59">
      <w:pPr>
        <w:pStyle w:val="41"/>
      </w:pPr>
      <w:bookmarkStart w:id="626" w:name="_Toc136288542"/>
      <w:r>
        <w:t>5.59</w:t>
      </w:r>
      <w:r w:rsidRPr="0073594C">
        <w:t>.1.1</w:t>
      </w:r>
      <w:r w:rsidRPr="0073594C">
        <w:tab/>
      </w:r>
      <w:r w:rsidRPr="006A0293">
        <w:t>Operating bands for CA</w:t>
      </w:r>
      <w:bookmarkEnd w:id="626"/>
    </w:p>
    <w:p w14:paraId="02A61F91" w14:textId="3A1C9315" w:rsidR="004A3F59" w:rsidRPr="0073594C" w:rsidRDefault="004A3F59" w:rsidP="004A3F59">
      <w:pPr>
        <w:pStyle w:val="TH"/>
        <w:rPr>
          <w:color w:val="000000"/>
          <w:lang w:val="en-US"/>
        </w:rPr>
      </w:pPr>
      <w:r w:rsidRPr="0073594C">
        <w:rPr>
          <w:color w:val="000000"/>
          <w:lang w:val="en-US"/>
        </w:rPr>
        <w:t xml:space="preserve">Table </w:t>
      </w:r>
      <w:r>
        <w:rPr>
          <w:color w:val="000000"/>
          <w:lang w:val="en-US" w:eastAsia="zh-CN"/>
        </w:rPr>
        <w:t>5.59</w:t>
      </w:r>
      <w:r w:rsidRPr="0073594C">
        <w:rPr>
          <w:color w:val="000000"/>
          <w:lang w:val="en-US"/>
        </w:rPr>
        <w:t>.1.</w:t>
      </w:r>
      <w:r w:rsidRPr="0073594C">
        <w:rPr>
          <w:color w:val="000000"/>
          <w:lang w:val="en-US" w:eastAsia="zh-CN"/>
        </w:rPr>
        <w:t>1</w:t>
      </w:r>
      <w:r w:rsidRPr="0073594C">
        <w:rPr>
          <w:color w:val="000000"/>
          <w:lang w:val="en-US"/>
        </w:rPr>
        <w:t xml:space="preserve">-1: </w:t>
      </w:r>
      <w:r w:rsidRPr="0073594C">
        <w:rPr>
          <w:color w:val="000000"/>
        </w:rPr>
        <w:t>3DL Inter-band CA operating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3"/>
        <w:gridCol w:w="1137"/>
        <w:gridCol w:w="1290"/>
        <w:gridCol w:w="337"/>
        <w:gridCol w:w="1279"/>
        <w:gridCol w:w="1288"/>
        <w:gridCol w:w="337"/>
        <w:gridCol w:w="1492"/>
        <w:gridCol w:w="905"/>
      </w:tblGrid>
      <w:tr w:rsidR="004A3F59" w:rsidRPr="0073594C" w14:paraId="161A17AB" w14:textId="77777777" w:rsidTr="005A4037">
        <w:trPr>
          <w:trHeight w:val="225"/>
          <w:jc w:val="center"/>
        </w:trPr>
        <w:tc>
          <w:tcPr>
            <w:tcW w:w="811" w:type="pct"/>
            <w:vMerge w:val="restart"/>
            <w:tcBorders>
              <w:top w:val="single" w:sz="4" w:space="0" w:color="auto"/>
              <w:left w:val="single" w:sz="4" w:space="0" w:color="auto"/>
              <w:bottom w:val="single" w:sz="4" w:space="0" w:color="auto"/>
              <w:right w:val="single" w:sz="4" w:space="0" w:color="auto"/>
            </w:tcBorders>
            <w:hideMark/>
          </w:tcPr>
          <w:p w14:paraId="3A159DBF" w14:textId="77777777" w:rsidR="004A3F59" w:rsidRPr="0073594C" w:rsidRDefault="004A3F59" w:rsidP="005A4037">
            <w:pPr>
              <w:keepNext/>
              <w:keepLines/>
              <w:spacing w:after="0"/>
              <w:jc w:val="center"/>
              <w:rPr>
                <w:rFonts w:ascii="Arial" w:hAnsi="Arial"/>
                <w:b/>
                <w:color w:val="000000"/>
                <w:sz w:val="18"/>
              </w:rPr>
            </w:pPr>
            <w:r w:rsidRPr="0073594C">
              <w:rPr>
                <w:rFonts w:ascii="Arial" w:hAnsi="Arial"/>
                <w:b/>
                <w:color w:val="000000"/>
                <w:sz w:val="18"/>
                <w:lang w:eastAsia="zh-CN"/>
              </w:rPr>
              <w:t>NR</w:t>
            </w:r>
            <w:r w:rsidRPr="0073594C">
              <w:rPr>
                <w:rFonts w:ascii="Arial" w:hAnsi="Arial"/>
                <w:b/>
                <w:color w:val="000000"/>
                <w:sz w:val="18"/>
              </w:rPr>
              <w:t xml:space="preserve"> CA Band</w:t>
            </w:r>
          </w:p>
        </w:tc>
        <w:tc>
          <w:tcPr>
            <w:tcW w:w="590" w:type="pct"/>
            <w:vMerge w:val="restart"/>
            <w:tcBorders>
              <w:top w:val="single" w:sz="4" w:space="0" w:color="auto"/>
              <w:left w:val="single" w:sz="4" w:space="0" w:color="auto"/>
              <w:bottom w:val="single" w:sz="4" w:space="0" w:color="auto"/>
              <w:right w:val="single" w:sz="4" w:space="0" w:color="auto"/>
            </w:tcBorders>
            <w:hideMark/>
          </w:tcPr>
          <w:p w14:paraId="6A517856" w14:textId="77777777" w:rsidR="004A3F59" w:rsidRPr="0073594C" w:rsidRDefault="004A3F59" w:rsidP="005A4037">
            <w:pPr>
              <w:keepNext/>
              <w:keepLines/>
              <w:spacing w:after="0"/>
              <w:jc w:val="center"/>
              <w:rPr>
                <w:rFonts w:ascii="Arial" w:hAnsi="Arial"/>
                <w:b/>
                <w:color w:val="000000"/>
                <w:sz w:val="18"/>
              </w:rPr>
            </w:pPr>
            <w:r w:rsidRPr="0073594C">
              <w:rPr>
                <w:rFonts w:ascii="Arial" w:hAnsi="Arial"/>
                <w:b/>
                <w:color w:val="000000"/>
                <w:sz w:val="18"/>
                <w:lang w:eastAsia="zh-CN"/>
              </w:rPr>
              <w:t>NR</w:t>
            </w:r>
            <w:r w:rsidRPr="0073594C">
              <w:rPr>
                <w:rFonts w:ascii="Arial" w:hAnsi="Arial"/>
                <w:b/>
                <w:color w:val="000000"/>
                <w:sz w:val="18"/>
              </w:rPr>
              <w:t xml:space="preserve"> Band</w:t>
            </w:r>
          </w:p>
        </w:tc>
        <w:tc>
          <w:tcPr>
            <w:tcW w:w="1509" w:type="pct"/>
            <w:gridSpan w:val="3"/>
            <w:tcBorders>
              <w:top w:val="single" w:sz="4" w:space="0" w:color="auto"/>
              <w:left w:val="single" w:sz="4" w:space="0" w:color="auto"/>
              <w:bottom w:val="single" w:sz="4" w:space="0" w:color="auto"/>
              <w:right w:val="single" w:sz="4" w:space="0" w:color="auto"/>
            </w:tcBorders>
            <w:noWrap/>
            <w:vAlign w:val="bottom"/>
            <w:hideMark/>
          </w:tcPr>
          <w:p w14:paraId="528264D1" w14:textId="77777777" w:rsidR="004A3F59" w:rsidRPr="0073594C" w:rsidRDefault="004A3F59" w:rsidP="005A4037">
            <w:pPr>
              <w:keepNext/>
              <w:keepLines/>
              <w:spacing w:after="0"/>
              <w:jc w:val="center"/>
              <w:rPr>
                <w:rFonts w:ascii="Arial" w:hAnsi="Arial"/>
                <w:b/>
                <w:color w:val="000000"/>
                <w:sz w:val="18"/>
              </w:rPr>
            </w:pPr>
            <w:r w:rsidRPr="0073594C">
              <w:rPr>
                <w:rFonts w:ascii="Arial" w:hAnsi="Arial"/>
                <w:b/>
                <w:color w:val="000000"/>
                <w:sz w:val="18"/>
              </w:rPr>
              <w:t>Uplink (UL) operating band</w:t>
            </w:r>
          </w:p>
        </w:tc>
        <w:tc>
          <w:tcPr>
            <w:tcW w:w="1619" w:type="pct"/>
            <w:gridSpan w:val="3"/>
            <w:tcBorders>
              <w:top w:val="single" w:sz="4" w:space="0" w:color="auto"/>
              <w:left w:val="single" w:sz="4" w:space="0" w:color="auto"/>
              <w:bottom w:val="single" w:sz="4" w:space="0" w:color="auto"/>
              <w:right w:val="single" w:sz="4" w:space="0" w:color="auto"/>
            </w:tcBorders>
            <w:noWrap/>
            <w:vAlign w:val="bottom"/>
            <w:hideMark/>
          </w:tcPr>
          <w:p w14:paraId="6F627D24" w14:textId="77777777" w:rsidR="004A3F59" w:rsidRPr="0073594C" w:rsidRDefault="004A3F59" w:rsidP="005A4037">
            <w:pPr>
              <w:keepNext/>
              <w:keepLines/>
              <w:spacing w:after="0"/>
              <w:jc w:val="center"/>
              <w:rPr>
                <w:rFonts w:ascii="Arial" w:hAnsi="Arial"/>
                <w:b/>
                <w:color w:val="000000"/>
                <w:sz w:val="18"/>
              </w:rPr>
            </w:pPr>
            <w:r w:rsidRPr="0073594C">
              <w:rPr>
                <w:rFonts w:ascii="Arial" w:hAnsi="Arial"/>
                <w:b/>
                <w:color w:val="000000"/>
                <w:sz w:val="18"/>
              </w:rPr>
              <w:t>Downlink (DL) operating band</w:t>
            </w:r>
          </w:p>
        </w:tc>
        <w:tc>
          <w:tcPr>
            <w:tcW w:w="470" w:type="pct"/>
            <w:vMerge w:val="restart"/>
            <w:tcBorders>
              <w:top w:val="single" w:sz="4" w:space="0" w:color="auto"/>
              <w:left w:val="single" w:sz="4" w:space="0" w:color="auto"/>
              <w:bottom w:val="single" w:sz="4" w:space="0" w:color="auto"/>
              <w:right w:val="single" w:sz="4" w:space="0" w:color="auto"/>
            </w:tcBorders>
            <w:hideMark/>
          </w:tcPr>
          <w:p w14:paraId="3067B867" w14:textId="77777777" w:rsidR="004A3F59" w:rsidRPr="0073594C" w:rsidRDefault="004A3F59" w:rsidP="005A4037">
            <w:pPr>
              <w:keepNext/>
              <w:keepLines/>
              <w:spacing w:after="0"/>
              <w:jc w:val="center"/>
              <w:rPr>
                <w:rFonts w:ascii="Arial" w:hAnsi="Arial"/>
                <w:b/>
                <w:color w:val="000000"/>
                <w:sz w:val="18"/>
              </w:rPr>
            </w:pPr>
            <w:r w:rsidRPr="0073594C">
              <w:rPr>
                <w:rFonts w:ascii="Arial" w:hAnsi="Arial"/>
                <w:b/>
                <w:color w:val="000000"/>
                <w:sz w:val="18"/>
              </w:rPr>
              <w:t>Duplex Mode</w:t>
            </w:r>
          </w:p>
        </w:tc>
      </w:tr>
      <w:tr w:rsidR="004A3F59" w:rsidRPr="0073594C" w14:paraId="11073A3F" w14:textId="77777777" w:rsidTr="005A4037">
        <w:trPr>
          <w:trHeight w:val="225"/>
          <w:jc w:val="center"/>
        </w:trPr>
        <w:tc>
          <w:tcPr>
            <w:tcW w:w="811" w:type="pct"/>
            <w:vMerge/>
            <w:tcBorders>
              <w:top w:val="single" w:sz="4" w:space="0" w:color="auto"/>
              <w:left w:val="single" w:sz="4" w:space="0" w:color="auto"/>
              <w:bottom w:val="single" w:sz="4" w:space="0" w:color="auto"/>
              <w:right w:val="single" w:sz="4" w:space="0" w:color="auto"/>
            </w:tcBorders>
            <w:vAlign w:val="center"/>
            <w:hideMark/>
          </w:tcPr>
          <w:p w14:paraId="020AC335" w14:textId="77777777" w:rsidR="004A3F59" w:rsidRPr="0073594C" w:rsidRDefault="004A3F59" w:rsidP="005A4037">
            <w:pPr>
              <w:spacing w:after="0"/>
              <w:rPr>
                <w:rFonts w:ascii="Arial" w:hAnsi="Arial"/>
                <w:b/>
                <w:color w:val="000000"/>
                <w:sz w:val="18"/>
              </w:rPr>
            </w:pPr>
          </w:p>
        </w:tc>
        <w:tc>
          <w:tcPr>
            <w:tcW w:w="590" w:type="pct"/>
            <w:vMerge/>
            <w:tcBorders>
              <w:top w:val="single" w:sz="4" w:space="0" w:color="auto"/>
              <w:left w:val="single" w:sz="4" w:space="0" w:color="auto"/>
              <w:bottom w:val="single" w:sz="4" w:space="0" w:color="auto"/>
              <w:right w:val="single" w:sz="4" w:space="0" w:color="auto"/>
            </w:tcBorders>
            <w:vAlign w:val="center"/>
            <w:hideMark/>
          </w:tcPr>
          <w:p w14:paraId="71EF71B0" w14:textId="77777777" w:rsidR="004A3F59" w:rsidRPr="0073594C" w:rsidRDefault="004A3F59" w:rsidP="005A4037">
            <w:pPr>
              <w:spacing w:after="0"/>
              <w:rPr>
                <w:rFonts w:ascii="Arial" w:hAnsi="Arial"/>
                <w:b/>
                <w:color w:val="000000"/>
                <w:sz w:val="18"/>
              </w:rPr>
            </w:pPr>
          </w:p>
        </w:tc>
        <w:tc>
          <w:tcPr>
            <w:tcW w:w="1509" w:type="pct"/>
            <w:gridSpan w:val="3"/>
            <w:tcBorders>
              <w:top w:val="single" w:sz="4" w:space="0" w:color="auto"/>
              <w:left w:val="single" w:sz="4" w:space="0" w:color="auto"/>
              <w:bottom w:val="single" w:sz="4" w:space="0" w:color="auto"/>
              <w:right w:val="single" w:sz="4" w:space="0" w:color="auto"/>
            </w:tcBorders>
            <w:noWrap/>
            <w:vAlign w:val="bottom"/>
            <w:hideMark/>
          </w:tcPr>
          <w:p w14:paraId="09E957F1" w14:textId="77777777" w:rsidR="004A3F59" w:rsidRPr="0073594C" w:rsidRDefault="004A3F59" w:rsidP="005A4037">
            <w:pPr>
              <w:keepNext/>
              <w:keepLines/>
              <w:spacing w:after="0"/>
              <w:jc w:val="center"/>
              <w:rPr>
                <w:rFonts w:ascii="Arial" w:hAnsi="Arial"/>
                <w:b/>
                <w:color w:val="000000"/>
                <w:sz w:val="18"/>
              </w:rPr>
            </w:pPr>
            <w:r w:rsidRPr="0073594C">
              <w:rPr>
                <w:rFonts w:ascii="Arial" w:hAnsi="Arial"/>
                <w:b/>
                <w:color w:val="000000"/>
                <w:sz w:val="18"/>
              </w:rPr>
              <w:t>BS receive / UE transmit</w:t>
            </w:r>
          </w:p>
        </w:tc>
        <w:tc>
          <w:tcPr>
            <w:tcW w:w="1619" w:type="pct"/>
            <w:gridSpan w:val="3"/>
            <w:tcBorders>
              <w:top w:val="single" w:sz="4" w:space="0" w:color="auto"/>
              <w:left w:val="single" w:sz="4" w:space="0" w:color="auto"/>
              <w:bottom w:val="single" w:sz="4" w:space="0" w:color="auto"/>
              <w:right w:val="single" w:sz="4" w:space="0" w:color="auto"/>
            </w:tcBorders>
            <w:noWrap/>
            <w:vAlign w:val="bottom"/>
            <w:hideMark/>
          </w:tcPr>
          <w:p w14:paraId="57DF6B6D" w14:textId="77777777" w:rsidR="004A3F59" w:rsidRPr="0073594C" w:rsidRDefault="004A3F59" w:rsidP="005A4037">
            <w:pPr>
              <w:keepNext/>
              <w:keepLines/>
              <w:spacing w:after="0"/>
              <w:jc w:val="center"/>
              <w:rPr>
                <w:rFonts w:ascii="Arial" w:hAnsi="Arial"/>
                <w:b/>
                <w:color w:val="000000"/>
                <w:sz w:val="18"/>
              </w:rPr>
            </w:pPr>
            <w:r w:rsidRPr="0073594C">
              <w:rPr>
                <w:rFonts w:ascii="Arial" w:hAnsi="Arial"/>
                <w:b/>
                <w:color w:val="000000"/>
                <w:sz w:val="18"/>
              </w:rPr>
              <w:t xml:space="preserve">BS transmit / UE receive </w:t>
            </w:r>
          </w:p>
        </w:tc>
        <w:tc>
          <w:tcPr>
            <w:tcW w:w="470" w:type="pct"/>
            <w:vMerge/>
            <w:tcBorders>
              <w:top w:val="single" w:sz="4" w:space="0" w:color="auto"/>
              <w:left w:val="single" w:sz="4" w:space="0" w:color="auto"/>
              <w:bottom w:val="single" w:sz="4" w:space="0" w:color="auto"/>
              <w:right w:val="single" w:sz="4" w:space="0" w:color="auto"/>
            </w:tcBorders>
            <w:vAlign w:val="center"/>
            <w:hideMark/>
          </w:tcPr>
          <w:p w14:paraId="31291B40" w14:textId="77777777" w:rsidR="004A3F59" w:rsidRPr="0073594C" w:rsidRDefault="004A3F59" w:rsidP="005A4037">
            <w:pPr>
              <w:spacing w:after="0"/>
              <w:rPr>
                <w:rFonts w:ascii="Arial" w:hAnsi="Arial"/>
                <w:b/>
                <w:color w:val="000000"/>
                <w:sz w:val="18"/>
              </w:rPr>
            </w:pPr>
          </w:p>
        </w:tc>
      </w:tr>
      <w:tr w:rsidR="004A3F59" w:rsidRPr="0073594C" w14:paraId="593B6E71" w14:textId="77777777" w:rsidTr="005A4037">
        <w:trPr>
          <w:trHeight w:val="189"/>
          <w:jc w:val="center"/>
        </w:trPr>
        <w:tc>
          <w:tcPr>
            <w:tcW w:w="811" w:type="pct"/>
            <w:vMerge/>
            <w:tcBorders>
              <w:top w:val="single" w:sz="4" w:space="0" w:color="auto"/>
              <w:left w:val="single" w:sz="4" w:space="0" w:color="auto"/>
              <w:bottom w:val="single" w:sz="4" w:space="0" w:color="auto"/>
              <w:right w:val="single" w:sz="4" w:space="0" w:color="auto"/>
            </w:tcBorders>
            <w:vAlign w:val="center"/>
            <w:hideMark/>
          </w:tcPr>
          <w:p w14:paraId="5D524E1D" w14:textId="77777777" w:rsidR="004A3F59" w:rsidRPr="0073594C" w:rsidRDefault="004A3F59" w:rsidP="005A4037">
            <w:pPr>
              <w:spacing w:after="0"/>
              <w:rPr>
                <w:rFonts w:ascii="Arial" w:hAnsi="Arial"/>
                <w:b/>
                <w:color w:val="000000"/>
                <w:sz w:val="18"/>
              </w:rPr>
            </w:pPr>
          </w:p>
        </w:tc>
        <w:tc>
          <w:tcPr>
            <w:tcW w:w="590" w:type="pct"/>
            <w:vMerge/>
            <w:tcBorders>
              <w:top w:val="single" w:sz="4" w:space="0" w:color="auto"/>
              <w:left w:val="single" w:sz="4" w:space="0" w:color="auto"/>
              <w:bottom w:val="single" w:sz="4" w:space="0" w:color="auto"/>
              <w:right w:val="single" w:sz="4" w:space="0" w:color="auto"/>
            </w:tcBorders>
            <w:vAlign w:val="center"/>
            <w:hideMark/>
          </w:tcPr>
          <w:p w14:paraId="398B9676" w14:textId="77777777" w:rsidR="004A3F59" w:rsidRPr="0073594C" w:rsidRDefault="004A3F59" w:rsidP="005A4037">
            <w:pPr>
              <w:spacing w:after="0"/>
              <w:rPr>
                <w:rFonts w:ascii="Arial" w:hAnsi="Arial"/>
                <w:b/>
                <w:color w:val="000000"/>
                <w:sz w:val="18"/>
              </w:rPr>
            </w:pPr>
          </w:p>
        </w:tc>
        <w:tc>
          <w:tcPr>
            <w:tcW w:w="1509" w:type="pct"/>
            <w:gridSpan w:val="3"/>
            <w:tcBorders>
              <w:top w:val="single" w:sz="4" w:space="0" w:color="auto"/>
              <w:left w:val="single" w:sz="4" w:space="0" w:color="auto"/>
              <w:bottom w:val="single" w:sz="4" w:space="0" w:color="auto"/>
              <w:right w:val="single" w:sz="4" w:space="0" w:color="auto"/>
            </w:tcBorders>
            <w:hideMark/>
          </w:tcPr>
          <w:p w14:paraId="3B18043C" w14:textId="77777777" w:rsidR="004A3F59" w:rsidRPr="0073594C" w:rsidRDefault="004A3F59" w:rsidP="005A4037">
            <w:pPr>
              <w:keepNext/>
              <w:keepLines/>
              <w:spacing w:after="0"/>
              <w:jc w:val="center"/>
              <w:rPr>
                <w:rFonts w:ascii="Arial" w:hAnsi="Arial"/>
                <w:b/>
                <w:color w:val="000000"/>
                <w:sz w:val="18"/>
              </w:rPr>
            </w:pPr>
            <w:r w:rsidRPr="0073594C">
              <w:rPr>
                <w:rFonts w:ascii="Arial" w:hAnsi="Arial"/>
                <w:b/>
                <w:color w:val="000000"/>
                <w:sz w:val="18"/>
              </w:rPr>
              <w:t>F</w:t>
            </w:r>
            <w:r w:rsidRPr="0073594C">
              <w:rPr>
                <w:rFonts w:ascii="Arial" w:hAnsi="Arial"/>
                <w:b/>
                <w:color w:val="000000"/>
                <w:sz w:val="18"/>
                <w:vertAlign w:val="subscript"/>
              </w:rPr>
              <w:t>UL_low</w:t>
            </w:r>
            <w:r w:rsidRPr="0073594C">
              <w:rPr>
                <w:rFonts w:ascii="Arial" w:hAnsi="Arial"/>
                <w:b/>
                <w:color w:val="000000"/>
                <w:sz w:val="18"/>
              </w:rPr>
              <w:t xml:space="preserve">  –  F</w:t>
            </w:r>
            <w:r w:rsidRPr="0073594C">
              <w:rPr>
                <w:rFonts w:ascii="Arial" w:hAnsi="Arial"/>
                <w:b/>
                <w:color w:val="000000"/>
                <w:sz w:val="18"/>
                <w:vertAlign w:val="subscript"/>
              </w:rPr>
              <w:t>UL_high</w:t>
            </w:r>
          </w:p>
        </w:tc>
        <w:tc>
          <w:tcPr>
            <w:tcW w:w="1619" w:type="pct"/>
            <w:gridSpan w:val="3"/>
            <w:tcBorders>
              <w:top w:val="single" w:sz="4" w:space="0" w:color="auto"/>
              <w:left w:val="single" w:sz="4" w:space="0" w:color="auto"/>
              <w:bottom w:val="single" w:sz="4" w:space="0" w:color="auto"/>
              <w:right w:val="single" w:sz="4" w:space="0" w:color="auto"/>
            </w:tcBorders>
            <w:hideMark/>
          </w:tcPr>
          <w:p w14:paraId="236743B2" w14:textId="77777777" w:rsidR="004A3F59" w:rsidRPr="0073594C" w:rsidRDefault="004A3F59" w:rsidP="005A4037">
            <w:pPr>
              <w:keepNext/>
              <w:keepLines/>
              <w:spacing w:after="0"/>
              <w:jc w:val="center"/>
              <w:rPr>
                <w:rFonts w:ascii="Arial" w:hAnsi="Arial"/>
                <w:b/>
                <w:color w:val="000000"/>
                <w:sz w:val="18"/>
              </w:rPr>
            </w:pPr>
            <w:r w:rsidRPr="0073594C">
              <w:rPr>
                <w:rFonts w:ascii="Arial" w:hAnsi="Arial"/>
                <w:b/>
                <w:color w:val="000000"/>
                <w:sz w:val="18"/>
              </w:rPr>
              <w:t>F</w:t>
            </w:r>
            <w:r w:rsidRPr="0073594C">
              <w:rPr>
                <w:rFonts w:ascii="Arial" w:hAnsi="Arial"/>
                <w:b/>
                <w:color w:val="000000"/>
                <w:sz w:val="18"/>
                <w:vertAlign w:val="subscript"/>
              </w:rPr>
              <w:t>DL_low</w:t>
            </w:r>
            <w:r w:rsidRPr="0073594C">
              <w:rPr>
                <w:rFonts w:ascii="Arial" w:hAnsi="Arial"/>
                <w:b/>
                <w:color w:val="000000"/>
                <w:sz w:val="18"/>
              </w:rPr>
              <w:t xml:space="preserve">  –  F</w:t>
            </w:r>
            <w:r w:rsidRPr="0073594C">
              <w:rPr>
                <w:rFonts w:ascii="Arial" w:hAnsi="Arial"/>
                <w:b/>
                <w:color w:val="000000"/>
                <w:sz w:val="18"/>
                <w:vertAlign w:val="subscript"/>
              </w:rPr>
              <w:t>DL_high</w:t>
            </w:r>
          </w:p>
        </w:tc>
        <w:tc>
          <w:tcPr>
            <w:tcW w:w="470" w:type="pct"/>
            <w:vMerge/>
            <w:tcBorders>
              <w:top w:val="single" w:sz="4" w:space="0" w:color="auto"/>
              <w:left w:val="single" w:sz="4" w:space="0" w:color="auto"/>
              <w:bottom w:val="single" w:sz="4" w:space="0" w:color="auto"/>
              <w:right w:val="single" w:sz="4" w:space="0" w:color="auto"/>
            </w:tcBorders>
            <w:vAlign w:val="center"/>
            <w:hideMark/>
          </w:tcPr>
          <w:p w14:paraId="4B9CCB98" w14:textId="77777777" w:rsidR="004A3F59" w:rsidRPr="0073594C" w:rsidRDefault="004A3F59" w:rsidP="005A4037">
            <w:pPr>
              <w:spacing w:after="0"/>
              <w:rPr>
                <w:rFonts w:ascii="Arial" w:hAnsi="Arial"/>
                <w:b/>
                <w:color w:val="000000"/>
                <w:sz w:val="18"/>
              </w:rPr>
            </w:pPr>
          </w:p>
        </w:tc>
      </w:tr>
      <w:tr w:rsidR="004A3F59" w:rsidRPr="0073594C" w14:paraId="7DE2FF5E" w14:textId="77777777" w:rsidTr="005A4037">
        <w:trPr>
          <w:trHeight w:val="225"/>
          <w:jc w:val="center"/>
        </w:trPr>
        <w:tc>
          <w:tcPr>
            <w:tcW w:w="811" w:type="pct"/>
            <w:vMerge w:val="restart"/>
            <w:tcBorders>
              <w:top w:val="single" w:sz="4" w:space="0" w:color="auto"/>
              <w:left w:val="single" w:sz="4" w:space="0" w:color="auto"/>
              <w:bottom w:val="single" w:sz="4" w:space="0" w:color="auto"/>
              <w:right w:val="single" w:sz="4" w:space="0" w:color="auto"/>
            </w:tcBorders>
            <w:vAlign w:val="center"/>
            <w:hideMark/>
          </w:tcPr>
          <w:p w14:paraId="5808D84A" w14:textId="77777777" w:rsidR="004A3F59" w:rsidRPr="0073594C" w:rsidRDefault="004A3F59" w:rsidP="005A4037">
            <w:pPr>
              <w:keepNext/>
              <w:keepLines/>
              <w:spacing w:after="0"/>
              <w:jc w:val="center"/>
              <w:rPr>
                <w:rFonts w:ascii="Arial" w:hAnsi="Arial"/>
                <w:color w:val="000000"/>
                <w:sz w:val="18"/>
                <w:lang w:eastAsia="zh-CN"/>
              </w:rPr>
            </w:pPr>
            <w:r w:rsidRPr="0073594C">
              <w:rPr>
                <w:rFonts w:ascii="Arial" w:eastAsia="宋体" w:hAnsi="Arial"/>
                <w:color w:val="000000"/>
                <w:sz w:val="18"/>
                <w:lang w:eastAsia="zh-CN"/>
              </w:rPr>
              <w:t>CA_n</w:t>
            </w:r>
            <w:r>
              <w:rPr>
                <w:rFonts w:ascii="Arial" w:eastAsia="宋体" w:hAnsi="Arial"/>
                <w:color w:val="000000"/>
                <w:sz w:val="18"/>
                <w:lang w:eastAsia="zh-CN"/>
              </w:rPr>
              <w:t>1</w:t>
            </w:r>
            <w:r w:rsidRPr="0073594C">
              <w:rPr>
                <w:rFonts w:ascii="Arial" w:eastAsia="宋体" w:hAnsi="Arial"/>
                <w:color w:val="000000"/>
                <w:sz w:val="18"/>
                <w:lang w:eastAsia="zh-CN"/>
              </w:rPr>
              <w:t>-n</w:t>
            </w:r>
            <w:r>
              <w:rPr>
                <w:rFonts w:ascii="Arial" w:eastAsia="宋体" w:hAnsi="Arial"/>
                <w:color w:val="000000"/>
                <w:sz w:val="18"/>
                <w:lang w:eastAsia="zh-CN"/>
              </w:rPr>
              <w:t>40</w:t>
            </w:r>
            <w:r w:rsidRPr="0073594C">
              <w:rPr>
                <w:rFonts w:ascii="Arial" w:eastAsia="宋体" w:hAnsi="Arial"/>
                <w:color w:val="000000"/>
                <w:sz w:val="18"/>
                <w:lang w:eastAsia="zh-CN"/>
              </w:rPr>
              <w:t>-n</w:t>
            </w:r>
            <w:r>
              <w:rPr>
                <w:rFonts w:ascii="Arial" w:eastAsia="宋体" w:hAnsi="Arial"/>
                <w:color w:val="000000"/>
                <w:sz w:val="18"/>
                <w:lang w:eastAsia="zh-CN"/>
              </w:rPr>
              <w:t>105</w:t>
            </w:r>
          </w:p>
        </w:tc>
        <w:tc>
          <w:tcPr>
            <w:tcW w:w="590" w:type="pct"/>
            <w:tcBorders>
              <w:top w:val="single" w:sz="4" w:space="0" w:color="auto"/>
              <w:left w:val="single" w:sz="4" w:space="0" w:color="auto"/>
              <w:bottom w:val="single" w:sz="4" w:space="0" w:color="auto"/>
              <w:right w:val="single" w:sz="4" w:space="0" w:color="auto"/>
            </w:tcBorders>
            <w:vAlign w:val="center"/>
            <w:hideMark/>
          </w:tcPr>
          <w:p w14:paraId="665E76A8" w14:textId="77777777" w:rsidR="004A3F59" w:rsidRPr="0073594C" w:rsidRDefault="004A3F59" w:rsidP="005A4037">
            <w:pPr>
              <w:keepNext/>
              <w:keepLines/>
              <w:spacing w:after="0"/>
              <w:jc w:val="center"/>
              <w:rPr>
                <w:rFonts w:ascii="Arial" w:hAnsi="Arial"/>
                <w:color w:val="000000"/>
                <w:sz w:val="18"/>
              </w:rPr>
            </w:pPr>
            <w:r>
              <w:rPr>
                <w:rFonts w:ascii="Arial" w:hAnsi="Arial" w:cs="Arial"/>
                <w:color w:val="000000"/>
                <w:sz w:val="18"/>
                <w:szCs w:val="18"/>
              </w:rPr>
              <w:t>n1</w:t>
            </w:r>
          </w:p>
        </w:tc>
        <w:tc>
          <w:tcPr>
            <w:tcW w:w="670" w:type="pct"/>
            <w:tcBorders>
              <w:top w:val="single" w:sz="4" w:space="0" w:color="auto"/>
              <w:left w:val="single" w:sz="4" w:space="0" w:color="auto"/>
              <w:bottom w:val="single" w:sz="4" w:space="0" w:color="auto"/>
              <w:right w:val="single" w:sz="4" w:space="0" w:color="auto"/>
            </w:tcBorders>
            <w:vAlign w:val="center"/>
            <w:hideMark/>
          </w:tcPr>
          <w:p w14:paraId="50FAFAD3" w14:textId="77777777" w:rsidR="004A3F59" w:rsidRPr="0073594C" w:rsidRDefault="004A3F59" w:rsidP="005A4037">
            <w:pPr>
              <w:keepNext/>
              <w:keepLines/>
              <w:spacing w:after="0"/>
              <w:jc w:val="right"/>
              <w:rPr>
                <w:rFonts w:ascii="Arial" w:hAnsi="Arial" w:cs="Arial"/>
                <w:color w:val="000000"/>
                <w:sz w:val="18"/>
                <w:lang w:eastAsia="zh-CN"/>
              </w:rPr>
            </w:pPr>
            <w:r>
              <w:rPr>
                <w:rFonts w:ascii="Arial" w:hAnsi="Arial" w:cs="Arial"/>
                <w:color w:val="000000"/>
                <w:sz w:val="18"/>
                <w:szCs w:val="18"/>
              </w:rPr>
              <w:t>1920 MHz</w:t>
            </w:r>
          </w:p>
        </w:tc>
        <w:tc>
          <w:tcPr>
            <w:tcW w:w="175" w:type="pct"/>
            <w:tcBorders>
              <w:top w:val="single" w:sz="4" w:space="0" w:color="auto"/>
              <w:left w:val="single" w:sz="4" w:space="0" w:color="auto"/>
              <w:bottom w:val="single" w:sz="4" w:space="0" w:color="auto"/>
              <w:right w:val="single" w:sz="4" w:space="0" w:color="auto"/>
            </w:tcBorders>
            <w:vAlign w:val="center"/>
            <w:hideMark/>
          </w:tcPr>
          <w:p w14:paraId="47754ACA" w14:textId="77777777" w:rsidR="004A3F59" w:rsidRPr="0073594C" w:rsidRDefault="004A3F59" w:rsidP="005A4037">
            <w:pPr>
              <w:keepNext/>
              <w:keepLines/>
              <w:spacing w:after="0"/>
              <w:jc w:val="center"/>
              <w:rPr>
                <w:rFonts w:ascii="Arial" w:hAnsi="Arial" w:cs="Arial"/>
                <w:color w:val="000000"/>
                <w:sz w:val="18"/>
              </w:rPr>
            </w:pPr>
            <w:r>
              <w:rPr>
                <w:rFonts w:ascii="Arial" w:hAnsi="Arial" w:cs="Arial"/>
                <w:color w:val="000000"/>
                <w:sz w:val="18"/>
                <w:szCs w:val="18"/>
              </w:rPr>
              <w:t>–</w:t>
            </w:r>
          </w:p>
        </w:tc>
        <w:tc>
          <w:tcPr>
            <w:tcW w:w="664" w:type="pct"/>
            <w:tcBorders>
              <w:top w:val="single" w:sz="4" w:space="0" w:color="auto"/>
              <w:left w:val="single" w:sz="4" w:space="0" w:color="auto"/>
              <w:bottom w:val="single" w:sz="4" w:space="0" w:color="auto"/>
              <w:right w:val="single" w:sz="4" w:space="0" w:color="auto"/>
            </w:tcBorders>
            <w:vAlign w:val="center"/>
            <w:hideMark/>
          </w:tcPr>
          <w:p w14:paraId="79C314ED" w14:textId="77777777" w:rsidR="004A3F59" w:rsidRPr="0073594C" w:rsidRDefault="004A3F59" w:rsidP="005A4037">
            <w:pPr>
              <w:keepNext/>
              <w:keepLines/>
              <w:spacing w:after="0"/>
              <w:rPr>
                <w:rFonts w:ascii="Arial" w:hAnsi="Arial" w:cs="Arial"/>
                <w:color w:val="000000"/>
                <w:sz w:val="18"/>
                <w:lang w:eastAsia="zh-CN"/>
              </w:rPr>
            </w:pPr>
            <w:r>
              <w:rPr>
                <w:rFonts w:ascii="Arial" w:hAnsi="Arial" w:cs="Arial"/>
                <w:color w:val="000000"/>
                <w:sz w:val="18"/>
                <w:szCs w:val="18"/>
              </w:rPr>
              <w:t>1980 MHz</w:t>
            </w:r>
          </w:p>
        </w:tc>
        <w:tc>
          <w:tcPr>
            <w:tcW w:w="669" w:type="pct"/>
            <w:tcBorders>
              <w:top w:val="single" w:sz="4" w:space="0" w:color="auto"/>
              <w:left w:val="single" w:sz="4" w:space="0" w:color="auto"/>
              <w:bottom w:val="single" w:sz="4" w:space="0" w:color="auto"/>
              <w:right w:val="single" w:sz="4" w:space="0" w:color="auto"/>
            </w:tcBorders>
            <w:vAlign w:val="center"/>
            <w:hideMark/>
          </w:tcPr>
          <w:p w14:paraId="4C06B75E" w14:textId="77777777" w:rsidR="004A3F59" w:rsidRPr="0073594C" w:rsidRDefault="004A3F59" w:rsidP="005A4037">
            <w:pPr>
              <w:keepNext/>
              <w:keepLines/>
              <w:spacing w:after="0"/>
              <w:jc w:val="right"/>
              <w:rPr>
                <w:rFonts w:ascii="Arial" w:hAnsi="Arial" w:cs="Arial"/>
                <w:color w:val="000000"/>
                <w:sz w:val="18"/>
                <w:lang w:eastAsia="zh-CN"/>
              </w:rPr>
            </w:pPr>
            <w:r>
              <w:rPr>
                <w:rFonts w:ascii="Arial" w:hAnsi="Arial" w:cs="Arial"/>
                <w:color w:val="000000"/>
                <w:sz w:val="18"/>
                <w:szCs w:val="18"/>
              </w:rPr>
              <w:t>2110 MHz</w:t>
            </w:r>
          </w:p>
        </w:tc>
        <w:tc>
          <w:tcPr>
            <w:tcW w:w="175" w:type="pct"/>
            <w:tcBorders>
              <w:top w:val="single" w:sz="4" w:space="0" w:color="auto"/>
              <w:left w:val="single" w:sz="4" w:space="0" w:color="auto"/>
              <w:bottom w:val="single" w:sz="4" w:space="0" w:color="auto"/>
              <w:right w:val="single" w:sz="4" w:space="0" w:color="auto"/>
            </w:tcBorders>
            <w:vAlign w:val="center"/>
            <w:hideMark/>
          </w:tcPr>
          <w:p w14:paraId="38B560F3" w14:textId="77777777" w:rsidR="004A3F59" w:rsidRPr="0073594C" w:rsidRDefault="004A3F59" w:rsidP="005A4037">
            <w:pPr>
              <w:keepNext/>
              <w:keepLines/>
              <w:spacing w:after="0"/>
              <w:jc w:val="center"/>
              <w:rPr>
                <w:rFonts w:ascii="Arial" w:hAnsi="Arial" w:cs="Arial"/>
                <w:color w:val="000000"/>
                <w:sz w:val="18"/>
              </w:rPr>
            </w:pPr>
            <w:r>
              <w:rPr>
                <w:rFonts w:ascii="Arial" w:hAnsi="Arial" w:cs="Arial"/>
                <w:color w:val="000000"/>
                <w:sz w:val="18"/>
                <w:szCs w:val="18"/>
              </w:rPr>
              <w:t>–</w:t>
            </w:r>
          </w:p>
        </w:tc>
        <w:tc>
          <w:tcPr>
            <w:tcW w:w="775" w:type="pct"/>
            <w:tcBorders>
              <w:top w:val="single" w:sz="4" w:space="0" w:color="auto"/>
              <w:left w:val="single" w:sz="4" w:space="0" w:color="auto"/>
              <w:bottom w:val="single" w:sz="4" w:space="0" w:color="auto"/>
              <w:right w:val="single" w:sz="4" w:space="0" w:color="auto"/>
            </w:tcBorders>
            <w:vAlign w:val="center"/>
            <w:hideMark/>
          </w:tcPr>
          <w:p w14:paraId="21550EEA" w14:textId="77777777" w:rsidR="004A3F59" w:rsidRPr="0073594C" w:rsidRDefault="004A3F59" w:rsidP="005A4037">
            <w:pPr>
              <w:keepNext/>
              <w:keepLines/>
              <w:spacing w:after="0"/>
              <w:rPr>
                <w:rFonts w:ascii="Arial" w:hAnsi="Arial" w:cs="Arial"/>
                <w:color w:val="000000"/>
                <w:sz w:val="18"/>
                <w:lang w:eastAsia="zh-CN"/>
              </w:rPr>
            </w:pPr>
            <w:r>
              <w:rPr>
                <w:rFonts w:ascii="Arial" w:hAnsi="Arial" w:cs="Arial"/>
                <w:color w:val="000000"/>
                <w:sz w:val="18"/>
                <w:szCs w:val="18"/>
              </w:rPr>
              <w:t>2170 MHz</w:t>
            </w:r>
          </w:p>
        </w:tc>
        <w:tc>
          <w:tcPr>
            <w:tcW w:w="470" w:type="pct"/>
            <w:tcBorders>
              <w:top w:val="single" w:sz="4" w:space="0" w:color="auto"/>
              <w:left w:val="single" w:sz="4" w:space="0" w:color="auto"/>
              <w:bottom w:val="single" w:sz="4" w:space="0" w:color="auto"/>
              <w:right w:val="single" w:sz="4" w:space="0" w:color="auto"/>
            </w:tcBorders>
            <w:vAlign w:val="center"/>
            <w:hideMark/>
          </w:tcPr>
          <w:p w14:paraId="5729E92B" w14:textId="77777777" w:rsidR="004A3F59" w:rsidRPr="0073594C" w:rsidRDefault="004A3F59" w:rsidP="005A4037">
            <w:pPr>
              <w:keepNext/>
              <w:keepLines/>
              <w:spacing w:after="0"/>
              <w:jc w:val="center"/>
              <w:rPr>
                <w:rFonts w:ascii="Arial" w:hAnsi="Arial"/>
                <w:color w:val="000000"/>
                <w:sz w:val="18"/>
                <w:lang w:eastAsia="zh-CN"/>
              </w:rPr>
            </w:pPr>
            <w:r>
              <w:rPr>
                <w:rFonts w:ascii="Arial" w:hAnsi="Arial" w:cs="Arial"/>
                <w:color w:val="000000"/>
                <w:sz w:val="18"/>
                <w:szCs w:val="18"/>
              </w:rPr>
              <w:t>FDD</w:t>
            </w:r>
          </w:p>
        </w:tc>
      </w:tr>
      <w:tr w:rsidR="004A3F59" w:rsidRPr="0073594C" w14:paraId="1A51E321" w14:textId="77777777" w:rsidTr="005A4037">
        <w:trPr>
          <w:trHeight w:val="225"/>
          <w:jc w:val="center"/>
        </w:trPr>
        <w:tc>
          <w:tcPr>
            <w:tcW w:w="811" w:type="pct"/>
            <w:vMerge/>
            <w:tcBorders>
              <w:top w:val="single" w:sz="4" w:space="0" w:color="auto"/>
              <w:left w:val="single" w:sz="4" w:space="0" w:color="auto"/>
              <w:bottom w:val="single" w:sz="4" w:space="0" w:color="auto"/>
              <w:right w:val="single" w:sz="4" w:space="0" w:color="auto"/>
            </w:tcBorders>
            <w:vAlign w:val="center"/>
            <w:hideMark/>
          </w:tcPr>
          <w:p w14:paraId="086BB6CF" w14:textId="77777777" w:rsidR="004A3F59" w:rsidRPr="0073594C" w:rsidRDefault="004A3F59" w:rsidP="005A4037">
            <w:pPr>
              <w:spacing w:after="0"/>
              <w:rPr>
                <w:rFonts w:ascii="Arial" w:hAnsi="Arial"/>
                <w:color w:val="000000"/>
                <w:sz w:val="18"/>
                <w:lang w:eastAsia="zh-CN"/>
              </w:rPr>
            </w:pPr>
          </w:p>
        </w:tc>
        <w:tc>
          <w:tcPr>
            <w:tcW w:w="590" w:type="pct"/>
            <w:tcBorders>
              <w:top w:val="single" w:sz="4" w:space="0" w:color="auto"/>
              <w:left w:val="single" w:sz="4" w:space="0" w:color="auto"/>
              <w:bottom w:val="single" w:sz="4" w:space="0" w:color="auto"/>
              <w:right w:val="single" w:sz="4" w:space="0" w:color="auto"/>
            </w:tcBorders>
            <w:vAlign w:val="center"/>
          </w:tcPr>
          <w:p w14:paraId="2750C7D7" w14:textId="77777777" w:rsidR="004A3F59" w:rsidRPr="0073594C" w:rsidRDefault="004A3F59" w:rsidP="005A4037">
            <w:pPr>
              <w:keepNext/>
              <w:keepLines/>
              <w:spacing w:after="0"/>
              <w:jc w:val="center"/>
              <w:rPr>
                <w:rFonts w:ascii="Arial" w:hAnsi="Arial"/>
                <w:color w:val="000000"/>
                <w:sz w:val="18"/>
              </w:rPr>
            </w:pPr>
            <w:r>
              <w:rPr>
                <w:rFonts w:ascii="Arial" w:hAnsi="Arial" w:cs="Arial"/>
                <w:color w:val="000000"/>
                <w:sz w:val="18"/>
                <w:szCs w:val="18"/>
              </w:rPr>
              <w:t>n40</w:t>
            </w:r>
          </w:p>
        </w:tc>
        <w:tc>
          <w:tcPr>
            <w:tcW w:w="670" w:type="pct"/>
            <w:tcBorders>
              <w:top w:val="single" w:sz="4" w:space="0" w:color="auto"/>
              <w:left w:val="single" w:sz="4" w:space="0" w:color="auto"/>
              <w:bottom w:val="single" w:sz="4" w:space="0" w:color="auto"/>
              <w:right w:val="single" w:sz="4" w:space="0" w:color="auto"/>
            </w:tcBorders>
            <w:vAlign w:val="center"/>
          </w:tcPr>
          <w:p w14:paraId="610F5620" w14:textId="77777777" w:rsidR="004A3F59" w:rsidRPr="0073594C" w:rsidRDefault="004A3F59" w:rsidP="005A4037">
            <w:pPr>
              <w:keepNext/>
              <w:keepLines/>
              <w:spacing w:after="0"/>
              <w:jc w:val="right"/>
              <w:rPr>
                <w:rFonts w:ascii="Arial" w:hAnsi="Arial" w:cs="Arial"/>
                <w:color w:val="000000"/>
                <w:sz w:val="18"/>
                <w:lang w:eastAsia="zh-CN"/>
              </w:rPr>
            </w:pPr>
            <w:r>
              <w:rPr>
                <w:rFonts w:ascii="Arial" w:hAnsi="Arial" w:cs="Arial"/>
                <w:color w:val="000000"/>
                <w:sz w:val="18"/>
                <w:szCs w:val="18"/>
              </w:rPr>
              <w:t>2300 MHz</w:t>
            </w:r>
          </w:p>
        </w:tc>
        <w:tc>
          <w:tcPr>
            <w:tcW w:w="175" w:type="pct"/>
            <w:tcBorders>
              <w:top w:val="single" w:sz="4" w:space="0" w:color="auto"/>
              <w:left w:val="single" w:sz="4" w:space="0" w:color="auto"/>
              <w:bottom w:val="single" w:sz="4" w:space="0" w:color="auto"/>
              <w:right w:val="single" w:sz="4" w:space="0" w:color="auto"/>
            </w:tcBorders>
            <w:vAlign w:val="center"/>
          </w:tcPr>
          <w:p w14:paraId="2467ED5B" w14:textId="77777777" w:rsidR="004A3F59" w:rsidRPr="0073594C" w:rsidRDefault="004A3F59" w:rsidP="005A4037">
            <w:pPr>
              <w:keepNext/>
              <w:keepLines/>
              <w:spacing w:after="0"/>
              <w:jc w:val="center"/>
              <w:rPr>
                <w:rFonts w:ascii="Arial" w:hAnsi="Arial" w:cs="Arial"/>
                <w:color w:val="000000"/>
                <w:sz w:val="18"/>
              </w:rPr>
            </w:pPr>
            <w:r>
              <w:rPr>
                <w:rFonts w:ascii="Arial" w:hAnsi="Arial" w:cs="Arial"/>
                <w:color w:val="000000"/>
                <w:sz w:val="18"/>
                <w:szCs w:val="18"/>
              </w:rPr>
              <w:t>–</w:t>
            </w:r>
          </w:p>
        </w:tc>
        <w:tc>
          <w:tcPr>
            <w:tcW w:w="664" w:type="pct"/>
            <w:tcBorders>
              <w:top w:val="single" w:sz="4" w:space="0" w:color="auto"/>
              <w:left w:val="single" w:sz="4" w:space="0" w:color="auto"/>
              <w:bottom w:val="single" w:sz="4" w:space="0" w:color="auto"/>
              <w:right w:val="single" w:sz="4" w:space="0" w:color="auto"/>
            </w:tcBorders>
            <w:vAlign w:val="center"/>
          </w:tcPr>
          <w:p w14:paraId="42098CD5" w14:textId="77777777" w:rsidR="004A3F59" w:rsidRPr="0073594C" w:rsidRDefault="004A3F59" w:rsidP="005A4037">
            <w:pPr>
              <w:keepNext/>
              <w:keepLines/>
              <w:spacing w:after="0"/>
              <w:rPr>
                <w:rFonts w:ascii="Arial" w:hAnsi="Arial" w:cs="Arial"/>
                <w:color w:val="000000"/>
                <w:sz w:val="18"/>
                <w:lang w:eastAsia="zh-CN"/>
              </w:rPr>
            </w:pPr>
            <w:r>
              <w:rPr>
                <w:rFonts w:ascii="Arial" w:hAnsi="Arial" w:cs="Arial"/>
                <w:color w:val="000000"/>
                <w:sz w:val="18"/>
                <w:szCs w:val="18"/>
              </w:rPr>
              <w:t>2400 MHz</w:t>
            </w:r>
          </w:p>
        </w:tc>
        <w:tc>
          <w:tcPr>
            <w:tcW w:w="669" w:type="pct"/>
            <w:tcBorders>
              <w:top w:val="single" w:sz="4" w:space="0" w:color="auto"/>
              <w:left w:val="single" w:sz="4" w:space="0" w:color="auto"/>
              <w:bottom w:val="single" w:sz="4" w:space="0" w:color="auto"/>
              <w:right w:val="single" w:sz="4" w:space="0" w:color="auto"/>
            </w:tcBorders>
            <w:vAlign w:val="center"/>
          </w:tcPr>
          <w:p w14:paraId="036C99E1" w14:textId="77777777" w:rsidR="004A3F59" w:rsidRPr="0073594C" w:rsidRDefault="004A3F59" w:rsidP="005A4037">
            <w:pPr>
              <w:keepNext/>
              <w:keepLines/>
              <w:spacing w:after="0"/>
              <w:jc w:val="right"/>
              <w:rPr>
                <w:rFonts w:ascii="Arial" w:hAnsi="Arial" w:cs="Arial"/>
                <w:color w:val="000000"/>
                <w:sz w:val="18"/>
                <w:lang w:eastAsia="zh-CN"/>
              </w:rPr>
            </w:pPr>
            <w:r>
              <w:rPr>
                <w:rFonts w:ascii="Arial" w:hAnsi="Arial" w:cs="Arial"/>
                <w:color w:val="000000"/>
                <w:sz w:val="18"/>
                <w:szCs w:val="18"/>
              </w:rPr>
              <w:t>2300 MHz</w:t>
            </w:r>
          </w:p>
        </w:tc>
        <w:tc>
          <w:tcPr>
            <w:tcW w:w="175" w:type="pct"/>
            <w:tcBorders>
              <w:top w:val="single" w:sz="4" w:space="0" w:color="auto"/>
              <w:left w:val="single" w:sz="4" w:space="0" w:color="auto"/>
              <w:bottom w:val="single" w:sz="4" w:space="0" w:color="auto"/>
              <w:right w:val="single" w:sz="4" w:space="0" w:color="auto"/>
            </w:tcBorders>
            <w:vAlign w:val="center"/>
          </w:tcPr>
          <w:p w14:paraId="7857FFB0" w14:textId="77777777" w:rsidR="004A3F59" w:rsidRPr="0073594C" w:rsidRDefault="004A3F59" w:rsidP="005A4037">
            <w:pPr>
              <w:keepNext/>
              <w:keepLines/>
              <w:spacing w:after="0"/>
              <w:jc w:val="right"/>
              <w:rPr>
                <w:rFonts w:ascii="Arial" w:hAnsi="Arial" w:cs="Arial"/>
                <w:color w:val="000000"/>
                <w:sz w:val="18"/>
                <w:lang w:eastAsia="zh-CN"/>
              </w:rPr>
            </w:pPr>
            <w:r>
              <w:rPr>
                <w:rFonts w:ascii="Arial" w:hAnsi="Arial" w:cs="Arial"/>
                <w:color w:val="000000"/>
                <w:sz w:val="18"/>
                <w:szCs w:val="18"/>
              </w:rPr>
              <w:t>–</w:t>
            </w:r>
          </w:p>
        </w:tc>
        <w:tc>
          <w:tcPr>
            <w:tcW w:w="775" w:type="pct"/>
            <w:tcBorders>
              <w:top w:val="single" w:sz="4" w:space="0" w:color="auto"/>
              <w:left w:val="single" w:sz="4" w:space="0" w:color="auto"/>
              <w:bottom w:val="single" w:sz="4" w:space="0" w:color="auto"/>
              <w:right w:val="single" w:sz="4" w:space="0" w:color="auto"/>
            </w:tcBorders>
            <w:vAlign w:val="center"/>
          </w:tcPr>
          <w:p w14:paraId="62F8F08E" w14:textId="77777777" w:rsidR="004A3F59" w:rsidRPr="0073594C" w:rsidRDefault="004A3F59" w:rsidP="005A4037">
            <w:pPr>
              <w:keepNext/>
              <w:keepLines/>
              <w:spacing w:after="0"/>
              <w:rPr>
                <w:rFonts w:ascii="Arial" w:hAnsi="Arial" w:cs="Arial"/>
                <w:color w:val="000000"/>
                <w:sz w:val="18"/>
                <w:lang w:eastAsia="zh-CN"/>
              </w:rPr>
            </w:pPr>
            <w:r>
              <w:rPr>
                <w:rFonts w:ascii="Arial" w:hAnsi="Arial" w:cs="Arial"/>
                <w:color w:val="000000"/>
                <w:sz w:val="18"/>
                <w:szCs w:val="18"/>
              </w:rPr>
              <w:t>2400 MHz</w:t>
            </w:r>
          </w:p>
        </w:tc>
        <w:tc>
          <w:tcPr>
            <w:tcW w:w="470" w:type="pct"/>
            <w:tcBorders>
              <w:top w:val="single" w:sz="4" w:space="0" w:color="auto"/>
              <w:left w:val="single" w:sz="4" w:space="0" w:color="auto"/>
              <w:bottom w:val="single" w:sz="4" w:space="0" w:color="auto"/>
              <w:right w:val="single" w:sz="4" w:space="0" w:color="auto"/>
            </w:tcBorders>
            <w:vAlign w:val="center"/>
          </w:tcPr>
          <w:p w14:paraId="03316DE7" w14:textId="77777777" w:rsidR="004A3F59" w:rsidRPr="0073594C" w:rsidRDefault="004A3F59" w:rsidP="005A4037">
            <w:pPr>
              <w:keepNext/>
              <w:keepLines/>
              <w:spacing w:after="0"/>
              <w:jc w:val="center"/>
              <w:rPr>
                <w:rFonts w:ascii="Arial" w:hAnsi="Arial"/>
                <w:color w:val="000000"/>
                <w:sz w:val="18"/>
                <w:lang w:eastAsia="zh-CN"/>
              </w:rPr>
            </w:pPr>
            <w:r>
              <w:rPr>
                <w:rFonts w:ascii="Arial" w:hAnsi="Arial" w:cs="Arial"/>
                <w:color w:val="000000"/>
                <w:sz w:val="18"/>
                <w:szCs w:val="18"/>
              </w:rPr>
              <w:t>TDD</w:t>
            </w:r>
          </w:p>
        </w:tc>
      </w:tr>
      <w:tr w:rsidR="004A3F59" w:rsidRPr="0073594C" w14:paraId="25A5279A" w14:textId="77777777" w:rsidTr="005A4037">
        <w:trPr>
          <w:trHeight w:val="225"/>
          <w:jc w:val="center"/>
        </w:trPr>
        <w:tc>
          <w:tcPr>
            <w:tcW w:w="811" w:type="pct"/>
            <w:vMerge/>
            <w:tcBorders>
              <w:top w:val="single" w:sz="4" w:space="0" w:color="auto"/>
              <w:left w:val="single" w:sz="4" w:space="0" w:color="auto"/>
              <w:bottom w:val="single" w:sz="4" w:space="0" w:color="auto"/>
              <w:right w:val="single" w:sz="4" w:space="0" w:color="auto"/>
            </w:tcBorders>
            <w:vAlign w:val="center"/>
            <w:hideMark/>
          </w:tcPr>
          <w:p w14:paraId="528322E9" w14:textId="77777777" w:rsidR="004A3F59" w:rsidRPr="0073594C" w:rsidRDefault="004A3F59" w:rsidP="005A4037">
            <w:pPr>
              <w:spacing w:after="0"/>
              <w:rPr>
                <w:rFonts w:ascii="Arial" w:hAnsi="Arial"/>
                <w:color w:val="000000"/>
                <w:sz w:val="18"/>
                <w:lang w:eastAsia="zh-CN"/>
              </w:rPr>
            </w:pPr>
          </w:p>
        </w:tc>
        <w:tc>
          <w:tcPr>
            <w:tcW w:w="590" w:type="pct"/>
            <w:tcBorders>
              <w:top w:val="single" w:sz="4" w:space="0" w:color="auto"/>
              <w:left w:val="single" w:sz="4" w:space="0" w:color="auto"/>
              <w:bottom w:val="single" w:sz="4" w:space="0" w:color="auto"/>
              <w:right w:val="single" w:sz="4" w:space="0" w:color="auto"/>
            </w:tcBorders>
            <w:vAlign w:val="center"/>
          </w:tcPr>
          <w:p w14:paraId="0BDF1EC9" w14:textId="77777777" w:rsidR="004A3F59" w:rsidRPr="0073594C" w:rsidRDefault="004A3F59" w:rsidP="005A4037">
            <w:pPr>
              <w:keepNext/>
              <w:keepLines/>
              <w:spacing w:after="0"/>
              <w:jc w:val="center"/>
              <w:rPr>
                <w:rFonts w:ascii="Arial" w:hAnsi="Arial"/>
                <w:color w:val="000000"/>
                <w:sz w:val="18"/>
                <w:lang w:eastAsia="zh-CN"/>
              </w:rPr>
            </w:pPr>
            <w:r>
              <w:rPr>
                <w:rFonts w:ascii="Arial" w:hAnsi="Arial" w:cs="Arial"/>
                <w:color w:val="000000"/>
                <w:sz w:val="18"/>
                <w:szCs w:val="18"/>
              </w:rPr>
              <w:t>n105</w:t>
            </w:r>
          </w:p>
        </w:tc>
        <w:tc>
          <w:tcPr>
            <w:tcW w:w="670" w:type="pct"/>
            <w:tcBorders>
              <w:top w:val="single" w:sz="4" w:space="0" w:color="auto"/>
              <w:left w:val="single" w:sz="4" w:space="0" w:color="auto"/>
              <w:bottom w:val="single" w:sz="4" w:space="0" w:color="auto"/>
              <w:right w:val="single" w:sz="4" w:space="0" w:color="auto"/>
            </w:tcBorders>
            <w:vAlign w:val="center"/>
          </w:tcPr>
          <w:p w14:paraId="09ACCC34" w14:textId="77777777" w:rsidR="004A3F59" w:rsidRPr="0073594C" w:rsidRDefault="004A3F59" w:rsidP="005A4037">
            <w:pPr>
              <w:keepNext/>
              <w:keepLines/>
              <w:spacing w:after="0"/>
              <w:jc w:val="right"/>
              <w:rPr>
                <w:rFonts w:ascii="Arial" w:hAnsi="Arial" w:cs="Arial"/>
                <w:color w:val="000000"/>
                <w:sz w:val="18"/>
                <w:lang w:eastAsia="zh-CN"/>
              </w:rPr>
            </w:pPr>
            <w:r>
              <w:rPr>
                <w:rFonts w:ascii="Arial" w:hAnsi="Arial" w:cs="Arial"/>
                <w:color w:val="000000"/>
                <w:sz w:val="18"/>
                <w:szCs w:val="18"/>
              </w:rPr>
              <w:t>663 MHz</w:t>
            </w:r>
          </w:p>
        </w:tc>
        <w:tc>
          <w:tcPr>
            <w:tcW w:w="175" w:type="pct"/>
            <w:tcBorders>
              <w:top w:val="single" w:sz="4" w:space="0" w:color="auto"/>
              <w:left w:val="single" w:sz="4" w:space="0" w:color="auto"/>
              <w:bottom w:val="single" w:sz="4" w:space="0" w:color="auto"/>
              <w:right w:val="single" w:sz="4" w:space="0" w:color="auto"/>
            </w:tcBorders>
            <w:vAlign w:val="center"/>
          </w:tcPr>
          <w:p w14:paraId="4522AFCC" w14:textId="77777777" w:rsidR="004A3F59" w:rsidRPr="0073594C" w:rsidRDefault="004A3F59" w:rsidP="005A4037">
            <w:pPr>
              <w:keepNext/>
              <w:keepLines/>
              <w:spacing w:after="0"/>
              <w:jc w:val="center"/>
              <w:rPr>
                <w:rFonts w:ascii="Arial" w:hAnsi="Arial" w:cs="Arial"/>
                <w:color w:val="000000"/>
                <w:sz w:val="18"/>
              </w:rPr>
            </w:pPr>
            <w:r>
              <w:rPr>
                <w:rFonts w:ascii="Arial" w:hAnsi="Arial" w:cs="Arial"/>
                <w:color w:val="000000"/>
                <w:sz w:val="18"/>
                <w:szCs w:val="18"/>
              </w:rPr>
              <w:t>–</w:t>
            </w:r>
          </w:p>
        </w:tc>
        <w:tc>
          <w:tcPr>
            <w:tcW w:w="664" w:type="pct"/>
            <w:tcBorders>
              <w:top w:val="single" w:sz="4" w:space="0" w:color="auto"/>
              <w:left w:val="single" w:sz="4" w:space="0" w:color="auto"/>
              <w:bottom w:val="single" w:sz="4" w:space="0" w:color="auto"/>
              <w:right w:val="single" w:sz="4" w:space="0" w:color="auto"/>
            </w:tcBorders>
            <w:vAlign w:val="center"/>
          </w:tcPr>
          <w:p w14:paraId="5EBEF4D5" w14:textId="77777777" w:rsidR="004A3F59" w:rsidRPr="0073594C" w:rsidRDefault="004A3F59" w:rsidP="005A4037">
            <w:pPr>
              <w:keepNext/>
              <w:keepLines/>
              <w:spacing w:after="0"/>
              <w:rPr>
                <w:rFonts w:ascii="Arial" w:hAnsi="Arial" w:cs="Arial"/>
                <w:color w:val="000000"/>
                <w:sz w:val="18"/>
                <w:lang w:eastAsia="zh-CN"/>
              </w:rPr>
            </w:pPr>
            <w:r>
              <w:rPr>
                <w:rFonts w:ascii="Arial" w:hAnsi="Arial" w:cs="Arial"/>
                <w:color w:val="000000"/>
                <w:sz w:val="18"/>
                <w:szCs w:val="18"/>
              </w:rPr>
              <w:t>703 MHz</w:t>
            </w:r>
          </w:p>
        </w:tc>
        <w:tc>
          <w:tcPr>
            <w:tcW w:w="669" w:type="pct"/>
            <w:tcBorders>
              <w:top w:val="single" w:sz="4" w:space="0" w:color="auto"/>
              <w:left w:val="single" w:sz="4" w:space="0" w:color="auto"/>
              <w:bottom w:val="single" w:sz="4" w:space="0" w:color="auto"/>
              <w:right w:val="single" w:sz="4" w:space="0" w:color="auto"/>
            </w:tcBorders>
            <w:vAlign w:val="center"/>
          </w:tcPr>
          <w:p w14:paraId="5EC37368" w14:textId="77777777" w:rsidR="004A3F59" w:rsidRPr="0073594C" w:rsidRDefault="004A3F59" w:rsidP="005A4037">
            <w:pPr>
              <w:keepNext/>
              <w:keepLines/>
              <w:spacing w:after="0"/>
              <w:jc w:val="right"/>
              <w:rPr>
                <w:rFonts w:ascii="Arial" w:hAnsi="Arial" w:cs="Arial"/>
                <w:color w:val="000000"/>
                <w:sz w:val="18"/>
                <w:lang w:eastAsia="zh-CN"/>
              </w:rPr>
            </w:pPr>
            <w:r>
              <w:rPr>
                <w:rFonts w:ascii="Arial" w:hAnsi="Arial" w:cs="Arial"/>
                <w:color w:val="000000"/>
                <w:sz w:val="18"/>
                <w:szCs w:val="18"/>
              </w:rPr>
              <w:t>612 MHz</w:t>
            </w:r>
          </w:p>
        </w:tc>
        <w:tc>
          <w:tcPr>
            <w:tcW w:w="175" w:type="pct"/>
            <w:tcBorders>
              <w:top w:val="single" w:sz="4" w:space="0" w:color="auto"/>
              <w:left w:val="single" w:sz="4" w:space="0" w:color="auto"/>
              <w:bottom w:val="single" w:sz="4" w:space="0" w:color="auto"/>
              <w:right w:val="single" w:sz="4" w:space="0" w:color="auto"/>
            </w:tcBorders>
            <w:vAlign w:val="center"/>
          </w:tcPr>
          <w:p w14:paraId="0B2F496E" w14:textId="77777777" w:rsidR="004A3F59" w:rsidRPr="0073594C" w:rsidRDefault="004A3F59" w:rsidP="005A4037">
            <w:pPr>
              <w:keepNext/>
              <w:keepLines/>
              <w:spacing w:after="0"/>
              <w:jc w:val="center"/>
              <w:rPr>
                <w:rFonts w:ascii="Arial" w:hAnsi="Arial" w:cs="Arial"/>
                <w:color w:val="000000"/>
                <w:sz w:val="18"/>
              </w:rPr>
            </w:pPr>
            <w:r>
              <w:rPr>
                <w:rFonts w:ascii="Arial" w:hAnsi="Arial" w:cs="Arial"/>
                <w:color w:val="000000"/>
                <w:sz w:val="18"/>
                <w:szCs w:val="18"/>
              </w:rPr>
              <w:t>–</w:t>
            </w:r>
          </w:p>
        </w:tc>
        <w:tc>
          <w:tcPr>
            <w:tcW w:w="775" w:type="pct"/>
            <w:tcBorders>
              <w:top w:val="single" w:sz="4" w:space="0" w:color="auto"/>
              <w:left w:val="single" w:sz="4" w:space="0" w:color="auto"/>
              <w:bottom w:val="single" w:sz="4" w:space="0" w:color="auto"/>
              <w:right w:val="single" w:sz="4" w:space="0" w:color="auto"/>
            </w:tcBorders>
            <w:vAlign w:val="center"/>
          </w:tcPr>
          <w:p w14:paraId="3020C2F9" w14:textId="77777777" w:rsidR="004A3F59" w:rsidRPr="0073594C" w:rsidRDefault="004A3F59" w:rsidP="005A4037">
            <w:pPr>
              <w:keepNext/>
              <w:keepLines/>
              <w:spacing w:after="0"/>
              <w:rPr>
                <w:rFonts w:ascii="Arial" w:hAnsi="Arial" w:cs="Arial"/>
                <w:color w:val="000000"/>
                <w:sz w:val="18"/>
                <w:lang w:eastAsia="zh-CN"/>
              </w:rPr>
            </w:pPr>
            <w:r>
              <w:rPr>
                <w:rFonts w:ascii="Arial" w:hAnsi="Arial" w:cs="Arial"/>
                <w:color w:val="000000"/>
                <w:sz w:val="18"/>
                <w:szCs w:val="18"/>
              </w:rPr>
              <w:t>652 MHz</w:t>
            </w:r>
          </w:p>
        </w:tc>
        <w:tc>
          <w:tcPr>
            <w:tcW w:w="470" w:type="pct"/>
            <w:tcBorders>
              <w:top w:val="single" w:sz="4" w:space="0" w:color="auto"/>
              <w:left w:val="single" w:sz="4" w:space="0" w:color="auto"/>
              <w:bottom w:val="single" w:sz="4" w:space="0" w:color="auto"/>
              <w:right w:val="single" w:sz="4" w:space="0" w:color="auto"/>
            </w:tcBorders>
            <w:vAlign w:val="center"/>
          </w:tcPr>
          <w:p w14:paraId="73E4A544" w14:textId="77777777" w:rsidR="004A3F59" w:rsidRPr="0073594C" w:rsidRDefault="004A3F59" w:rsidP="005A4037">
            <w:pPr>
              <w:keepNext/>
              <w:keepLines/>
              <w:spacing w:after="0"/>
              <w:jc w:val="center"/>
              <w:rPr>
                <w:rFonts w:ascii="Arial" w:hAnsi="Arial" w:cs="Arial"/>
                <w:color w:val="000000"/>
                <w:sz w:val="18"/>
                <w:szCs w:val="18"/>
                <w:lang w:eastAsia="zh-CN"/>
              </w:rPr>
            </w:pPr>
            <w:r>
              <w:rPr>
                <w:rFonts w:ascii="Arial" w:hAnsi="Arial" w:cs="Arial"/>
                <w:color w:val="000000"/>
                <w:sz w:val="18"/>
                <w:szCs w:val="18"/>
              </w:rPr>
              <w:t>FDD</w:t>
            </w:r>
          </w:p>
        </w:tc>
      </w:tr>
    </w:tbl>
    <w:p w14:paraId="4BED0933" w14:textId="77777777" w:rsidR="004A3F59" w:rsidRPr="0073594C" w:rsidRDefault="004A3F59" w:rsidP="004A3F59">
      <w:pPr>
        <w:rPr>
          <w:lang w:eastAsia="ko-KR"/>
        </w:rPr>
      </w:pPr>
    </w:p>
    <w:p w14:paraId="5F86C397" w14:textId="22093206" w:rsidR="004A3F59" w:rsidRPr="006A0293" w:rsidRDefault="004A3F59" w:rsidP="004A3F59">
      <w:pPr>
        <w:pStyle w:val="41"/>
      </w:pPr>
      <w:bookmarkStart w:id="627" w:name="_Toc136288543"/>
      <w:r w:rsidRPr="006A0293">
        <w:t>5.</w:t>
      </w:r>
      <w:r>
        <w:t>59</w:t>
      </w:r>
      <w:r w:rsidRPr="0073594C">
        <w:rPr>
          <w:rFonts w:hint="eastAsia"/>
        </w:rPr>
        <w:t>.</w:t>
      </w:r>
      <w:r w:rsidRPr="0073594C">
        <w:t>1.2</w:t>
      </w:r>
      <w:r w:rsidRPr="0073594C">
        <w:tab/>
        <w:t xml:space="preserve">Channel bandwidths per operating band for </w:t>
      </w:r>
      <w:r w:rsidRPr="0073594C">
        <w:rPr>
          <w:rFonts w:hint="eastAsia"/>
        </w:rPr>
        <w:t>CA</w:t>
      </w:r>
      <w:bookmarkEnd w:id="627"/>
    </w:p>
    <w:p w14:paraId="500A5E6F" w14:textId="140A7085" w:rsidR="004A3F59" w:rsidRPr="0073594C" w:rsidRDefault="004A3F59" w:rsidP="004A3F59">
      <w:pPr>
        <w:pStyle w:val="TH"/>
        <w:rPr>
          <w:rFonts w:cs="Arial"/>
          <w:lang w:val="en-US" w:eastAsia="zh-CN"/>
        </w:rPr>
      </w:pPr>
      <w:r w:rsidRPr="0073594C">
        <w:rPr>
          <w:rFonts w:cs="Arial"/>
        </w:rPr>
        <w:t xml:space="preserve">Table </w:t>
      </w:r>
      <w:r>
        <w:rPr>
          <w:rFonts w:cs="Arial" w:hint="eastAsia"/>
          <w:lang w:val="en-US" w:eastAsia="zh-CN"/>
        </w:rPr>
        <w:t>5.</w:t>
      </w:r>
      <w:r>
        <w:rPr>
          <w:rFonts w:cs="Arial"/>
          <w:lang w:val="en-US" w:eastAsia="zh-CN"/>
        </w:rPr>
        <w:t>59</w:t>
      </w:r>
      <w:r w:rsidRPr="0073594C">
        <w:rPr>
          <w:rFonts w:cs="Arial"/>
          <w:lang w:eastAsia="zh-CN"/>
        </w:rPr>
        <w:t>.1.2</w:t>
      </w:r>
      <w:r w:rsidRPr="0073594C">
        <w:rPr>
          <w:rFonts w:cs="Arial"/>
        </w:rPr>
        <w:t xml:space="preserve">-1: Supported </w:t>
      </w:r>
      <w:r w:rsidRPr="0073594C">
        <w:rPr>
          <w:rFonts w:cs="Arial"/>
          <w:lang w:eastAsia="ja-JP"/>
        </w:rPr>
        <w:t>b</w:t>
      </w:r>
      <w:r w:rsidRPr="0073594C">
        <w:rPr>
          <w:rFonts w:cs="Arial"/>
        </w:rPr>
        <w:t xml:space="preserve">andwidths per </w:t>
      </w:r>
      <w:r w:rsidRPr="0073594C">
        <w:rPr>
          <w:rFonts w:cs="Arial"/>
          <w:lang w:val="en-US" w:eastAsia="zh-CN"/>
        </w:rPr>
        <w:t>CA</w:t>
      </w:r>
      <w:r w:rsidRPr="0073594C">
        <w:rPr>
          <w:rFonts w:cs="Arial"/>
          <w:lang w:eastAsia="zh-CN"/>
        </w:rPr>
        <w:t xml:space="preserve"> band combination of </w:t>
      </w:r>
      <w:r w:rsidRPr="0073594C">
        <w:rPr>
          <w:rFonts w:cs="Arial"/>
          <w:lang w:val="en-US" w:eastAsia="zh-CN"/>
        </w:rPr>
        <w:t>band n</w:t>
      </w:r>
      <w:r>
        <w:rPr>
          <w:rFonts w:cs="Arial"/>
          <w:lang w:val="en-US" w:eastAsia="zh-CN"/>
        </w:rPr>
        <w:t>1</w:t>
      </w:r>
      <w:r w:rsidRPr="0073594C">
        <w:rPr>
          <w:rFonts w:cs="Arial"/>
          <w:lang w:val="en-US" w:eastAsia="zh-CN"/>
        </w:rPr>
        <w:t>+n</w:t>
      </w:r>
      <w:r>
        <w:rPr>
          <w:rFonts w:cs="Arial"/>
          <w:lang w:val="en-US" w:eastAsia="zh-CN"/>
        </w:rPr>
        <w:t>40</w:t>
      </w:r>
      <w:r w:rsidRPr="0073594C">
        <w:rPr>
          <w:rFonts w:cs="Arial"/>
          <w:lang w:val="en-US" w:eastAsia="zh-CN"/>
        </w:rPr>
        <w:t>+n</w:t>
      </w:r>
      <w:r>
        <w:rPr>
          <w:rFonts w:cs="Arial"/>
          <w:lang w:val="en-US" w:eastAsia="zh-CN"/>
        </w:rPr>
        <w:t>105</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4A3F59" w:rsidRPr="0073594C" w14:paraId="410410AB" w14:textId="77777777" w:rsidTr="005A4037">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38D5955A" w14:textId="77777777" w:rsidR="004A3F59" w:rsidRPr="0073594C" w:rsidRDefault="004A3F59" w:rsidP="005A4037">
            <w:pPr>
              <w:pStyle w:val="TAH"/>
              <w:rPr>
                <w:szCs w:val="18"/>
                <w:lang w:eastAsia="zh-CN"/>
              </w:rPr>
            </w:pPr>
            <w:r w:rsidRPr="0073594C">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74CF6D0B" w14:textId="77777777" w:rsidR="004A3F59" w:rsidRPr="0073594C" w:rsidRDefault="004A3F59" w:rsidP="005A4037">
            <w:pPr>
              <w:pStyle w:val="TAH"/>
              <w:rPr>
                <w:szCs w:val="18"/>
                <w:lang w:eastAsia="zh-CN"/>
              </w:rPr>
            </w:pPr>
            <w:r w:rsidRPr="0073594C">
              <w:t>Uplink CA configuration</w:t>
            </w:r>
            <w:r w:rsidRPr="0073594C">
              <w:rPr>
                <w:rFonts w:hint="eastAsia"/>
                <w:lang w:eastAsia="zh-CN"/>
              </w:rPr>
              <w:t xml:space="preserve"> </w:t>
            </w:r>
            <w:r w:rsidRPr="0073594C">
              <w:t>or single uplink carrier</w:t>
            </w:r>
          </w:p>
        </w:tc>
        <w:tc>
          <w:tcPr>
            <w:tcW w:w="730" w:type="dxa"/>
            <w:tcBorders>
              <w:left w:val="single" w:sz="4" w:space="0" w:color="auto"/>
              <w:right w:val="single" w:sz="4" w:space="0" w:color="auto"/>
            </w:tcBorders>
            <w:vAlign w:val="center"/>
          </w:tcPr>
          <w:p w14:paraId="5497268C" w14:textId="77777777" w:rsidR="004A3F59" w:rsidRPr="0073594C" w:rsidRDefault="004A3F59" w:rsidP="005A4037">
            <w:pPr>
              <w:pStyle w:val="TAH"/>
              <w:rPr>
                <w:szCs w:val="18"/>
                <w:lang w:val="en-US" w:eastAsia="zh-CN"/>
              </w:rPr>
            </w:pPr>
            <w:r w:rsidRPr="0073594C">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5AEA3E6" w14:textId="77777777" w:rsidR="004A3F59" w:rsidRPr="0073594C" w:rsidRDefault="004A3F59" w:rsidP="005A4037">
            <w:pPr>
              <w:pStyle w:val="TAH"/>
              <w:rPr>
                <w:rFonts w:cs="Arial"/>
                <w:szCs w:val="18"/>
                <w:lang w:val="en-US" w:eastAsia="zh-CN" w:bidi="ar"/>
              </w:rPr>
            </w:pPr>
            <w:r w:rsidRPr="0073594C">
              <w:rPr>
                <w:rFonts w:hint="eastAsia"/>
                <w:lang w:eastAsia="zh-CN"/>
              </w:rPr>
              <w:t>C</w:t>
            </w:r>
            <w:r w:rsidRPr="0073594C">
              <w:rPr>
                <w:lang w:eastAsia="zh-CN"/>
              </w:rPr>
              <w:t xml:space="preserve">hannel bandwidth </w:t>
            </w:r>
            <w:r w:rsidRPr="0073594C">
              <w:rPr>
                <w:rFonts w:hint="eastAsia"/>
                <w:lang w:eastAsia="zh-CN"/>
              </w:rPr>
              <w:t>(</w:t>
            </w:r>
            <w:r w:rsidRPr="0073594C">
              <w:rPr>
                <w:lang w:eastAsia="zh-CN"/>
              </w:rPr>
              <w:t>MHz)</w:t>
            </w:r>
          </w:p>
        </w:tc>
        <w:tc>
          <w:tcPr>
            <w:tcW w:w="1360" w:type="dxa"/>
            <w:tcBorders>
              <w:left w:val="single" w:sz="4" w:space="0" w:color="auto"/>
              <w:bottom w:val="nil"/>
              <w:right w:val="single" w:sz="4" w:space="0" w:color="auto"/>
            </w:tcBorders>
            <w:shd w:val="clear" w:color="auto" w:fill="auto"/>
            <w:vAlign w:val="center"/>
          </w:tcPr>
          <w:p w14:paraId="57D27CA1" w14:textId="77777777" w:rsidR="004A3F59" w:rsidRPr="0073594C" w:rsidRDefault="004A3F59" w:rsidP="005A4037">
            <w:pPr>
              <w:pStyle w:val="TAH"/>
              <w:rPr>
                <w:szCs w:val="18"/>
                <w:lang w:val="en-US" w:eastAsia="zh-CN"/>
              </w:rPr>
            </w:pPr>
            <w:r w:rsidRPr="0073594C">
              <w:t>Bandwidth combination set</w:t>
            </w:r>
          </w:p>
        </w:tc>
      </w:tr>
      <w:tr w:rsidR="004A3F59" w:rsidRPr="0073594C" w14:paraId="01ABD5B0" w14:textId="77777777" w:rsidTr="005A403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004457" w14:textId="77777777" w:rsidR="004A3F59" w:rsidRPr="0073594C" w:rsidRDefault="004A3F59" w:rsidP="005A4037">
            <w:pPr>
              <w:keepNext/>
              <w:keepLines/>
              <w:spacing w:after="0"/>
              <w:jc w:val="center"/>
              <w:rPr>
                <w:rFonts w:ascii="Arial" w:eastAsia="宋体" w:hAnsi="Arial" w:cs="Arial"/>
                <w:sz w:val="18"/>
                <w:szCs w:val="18"/>
                <w:lang w:val="en-US" w:eastAsia="zh-CN"/>
              </w:rPr>
            </w:pPr>
            <w:r w:rsidRPr="0073594C">
              <w:rPr>
                <w:rFonts w:ascii="Arial" w:eastAsia="宋体" w:hAnsi="Arial"/>
                <w:color w:val="000000"/>
                <w:sz w:val="18"/>
                <w:lang w:eastAsia="zh-CN"/>
              </w:rPr>
              <w:t>CA_n</w:t>
            </w:r>
            <w:r>
              <w:rPr>
                <w:rFonts w:ascii="Arial" w:eastAsia="宋体" w:hAnsi="Arial"/>
                <w:color w:val="000000"/>
                <w:sz w:val="18"/>
                <w:lang w:eastAsia="zh-CN"/>
              </w:rPr>
              <w:t>1A</w:t>
            </w:r>
            <w:r w:rsidRPr="0073594C">
              <w:rPr>
                <w:rFonts w:ascii="Arial" w:eastAsia="宋体" w:hAnsi="Arial"/>
                <w:color w:val="000000"/>
                <w:sz w:val="18"/>
                <w:lang w:eastAsia="zh-CN"/>
              </w:rPr>
              <w:t>-n</w:t>
            </w:r>
            <w:r>
              <w:rPr>
                <w:rFonts w:ascii="Arial" w:eastAsia="宋体" w:hAnsi="Arial"/>
                <w:color w:val="000000"/>
                <w:sz w:val="18"/>
                <w:lang w:eastAsia="zh-CN"/>
              </w:rPr>
              <w:t>40A</w:t>
            </w:r>
            <w:r w:rsidRPr="0073594C">
              <w:rPr>
                <w:rFonts w:ascii="Arial" w:eastAsia="宋体" w:hAnsi="Arial"/>
                <w:color w:val="000000"/>
                <w:sz w:val="18"/>
                <w:lang w:eastAsia="zh-CN"/>
              </w:rPr>
              <w:t>-n</w:t>
            </w:r>
            <w:r>
              <w:rPr>
                <w:rFonts w:ascii="Arial" w:eastAsia="宋体" w:hAnsi="Arial"/>
                <w:color w:val="000000"/>
                <w:sz w:val="18"/>
                <w:lang w:eastAsia="zh-CN"/>
              </w:rPr>
              <w:t>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4A9DBD" w14:textId="77777777" w:rsidR="004A3F59" w:rsidRPr="0073594C" w:rsidRDefault="004A3F59" w:rsidP="005A4037">
            <w:pPr>
              <w:pStyle w:val="TAC"/>
              <w:rPr>
                <w:rFonts w:cs="Arial"/>
                <w:szCs w:val="18"/>
                <w:lang w:val="en-US" w:eastAsia="zh-CN"/>
              </w:rPr>
            </w:pPr>
            <w:r w:rsidRPr="0073594C">
              <w:rPr>
                <w:rFonts w:cs="Arial"/>
                <w:szCs w:val="18"/>
                <w:lang w:val="en-US" w:eastAsia="zh-CN"/>
              </w:rPr>
              <w:t>CA_n</w:t>
            </w:r>
            <w:r>
              <w:rPr>
                <w:rFonts w:cs="Arial"/>
                <w:szCs w:val="18"/>
                <w:lang w:val="en-US" w:eastAsia="zh-CN"/>
              </w:rPr>
              <w:t>1</w:t>
            </w:r>
            <w:r w:rsidRPr="0073594C">
              <w:rPr>
                <w:rFonts w:cs="Arial"/>
                <w:szCs w:val="18"/>
                <w:lang w:val="en-US" w:eastAsia="zh-CN"/>
              </w:rPr>
              <w:t>A-n</w:t>
            </w:r>
            <w:r>
              <w:rPr>
                <w:rFonts w:cs="Arial"/>
                <w:szCs w:val="18"/>
                <w:lang w:val="en-US" w:eastAsia="zh-CN"/>
              </w:rPr>
              <w:t>40</w:t>
            </w:r>
            <w:r w:rsidRPr="0073594C">
              <w:rPr>
                <w:rFonts w:cs="Arial"/>
                <w:szCs w:val="18"/>
                <w:lang w:val="en-US" w:eastAsia="zh-CN"/>
              </w:rPr>
              <w:t>A</w:t>
            </w:r>
          </w:p>
          <w:p w14:paraId="2E923739" w14:textId="77777777" w:rsidR="004A3F59" w:rsidRPr="0073594C" w:rsidRDefault="004A3F59" w:rsidP="005A4037">
            <w:pPr>
              <w:pStyle w:val="TAC"/>
              <w:rPr>
                <w:rFonts w:cs="Arial"/>
                <w:szCs w:val="18"/>
                <w:lang w:val="en-US" w:eastAsia="zh-CN"/>
              </w:rPr>
            </w:pPr>
            <w:r w:rsidRPr="0073594C">
              <w:rPr>
                <w:rFonts w:cs="Arial"/>
                <w:szCs w:val="18"/>
                <w:lang w:val="en-US" w:eastAsia="zh-CN"/>
              </w:rPr>
              <w:t>CA_n</w:t>
            </w:r>
            <w:r>
              <w:rPr>
                <w:rFonts w:cs="Arial"/>
                <w:szCs w:val="18"/>
                <w:lang w:val="en-US" w:eastAsia="zh-CN"/>
              </w:rPr>
              <w:t>1</w:t>
            </w:r>
            <w:r w:rsidRPr="0073594C">
              <w:rPr>
                <w:rFonts w:cs="Arial"/>
                <w:szCs w:val="18"/>
                <w:lang w:val="en-US" w:eastAsia="zh-CN"/>
              </w:rPr>
              <w:t>A-n</w:t>
            </w:r>
            <w:r>
              <w:rPr>
                <w:rFonts w:cs="Arial"/>
                <w:szCs w:val="18"/>
                <w:lang w:val="en-US" w:eastAsia="zh-CN"/>
              </w:rPr>
              <w:t>105</w:t>
            </w:r>
            <w:r w:rsidRPr="0073594C">
              <w:rPr>
                <w:rFonts w:cs="Arial"/>
                <w:szCs w:val="18"/>
                <w:lang w:val="en-US" w:eastAsia="zh-CN"/>
              </w:rPr>
              <w:t>A</w:t>
            </w:r>
          </w:p>
        </w:tc>
        <w:tc>
          <w:tcPr>
            <w:tcW w:w="730" w:type="dxa"/>
            <w:tcBorders>
              <w:left w:val="single" w:sz="4" w:space="0" w:color="auto"/>
              <w:right w:val="single" w:sz="4" w:space="0" w:color="auto"/>
            </w:tcBorders>
            <w:vAlign w:val="center"/>
          </w:tcPr>
          <w:p w14:paraId="3A5D5E33" w14:textId="77777777" w:rsidR="004A3F59" w:rsidRPr="0073594C" w:rsidRDefault="004A3F59" w:rsidP="005A4037">
            <w:pPr>
              <w:pStyle w:val="TAC"/>
              <w:rPr>
                <w:rFonts w:cs="Arial"/>
                <w:szCs w:val="18"/>
                <w:lang w:val="en-US" w:eastAsia="zh-CN"/>
              </w:rPr>
            </w:pPr>
            <w:r>
              <w:rPr>
                <w:rFonts w:cs="Arial"/>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AF391DC" w14:textId="77777777" w:rsidR="004A3F59" w:rsidRPr="0073594C" w:rsidRDefault="004A3F59" w:rsidP="005A4037">
            <w:pPr>
              <w:keepNext/>
              <w:keepLines/>
              <w:spacing w:after="0"/>
              <w:jc w:val="center"/>
              <w:textAlignment w:val="bottom"/>
              <w:rPr>
                <w:rFonts w:ascii="Arial" w:hAnsi="Arial" w:cs="Arial"/>
                <w:szCs w:val="18"/>
                <w:lang w:val="en-US" w:eastAsia="zh-CN"/>
              </w:rPr>
            </w:pPr>
            <w:r w:rsidRPr="002C3A0A">
              <w:rPr>
                <w:rFonts w:ascii="Arial" w:hAnsi="Arial" w:cs="Arial"/>
                <w:sz w:val="18"/>
                <w:szCs w:val="18"/>
              </w:rPr>
              <w:t>5, 10, 15, 20, 25, 30, 40, 50</w:t>
            </w:r>
          </w:p>
        </w:tc>
        <w:tc>
          <w:tcPr>
            <w:tcW w:w="1360" w:type="dxa"/>
            <w:tcBorders>
              <w:left w:val="single" w:sz="4" w:space="0" w:color="auto"/>
              <w:bottom w:val="nil"/>
              <w:right w:val="single" w:sz="4" w:space="0" w:color="auto"/>
            </w:tcBorders>
            <w:shd w:val="clear" w:color="auto" w:fill="auto"/>
            <w:vAlign w:val="center"/>
          </w:tcPr>
          <w:p w14:paraId="5D2F7BC3" w14:textId="77777777" w:rsidR="004A3F59" w:rsidRPr="0073594C" w:rsidRDefault="004A3F59" w:rsidP="005A4037">
            <w:pPr>
              <w:pStyle w:val="TAC"/>
              <w:rPr>
                <w:szCs w:val="18"/>
                <w:lang w:val="en-US" w:eastAsia="zh-CN"/>
              </w:rPr>
            </w:pPr>
            <w:r w:rsidRPr="0073594C">
              <w:rPr>
                <w:rFonts w:hint="eastAsia"/>
                <w:szCs w:val="18"/>
                <w:lang w:val="en-US" w:eastAsia="zh-CN"/>
              </w:rPr>
              <w:t>0</w:t>
            </w:r>
          </w:p>
        </w:tc>
      </w:tr>
      <w:tr w:rsidR="004A3F59" w:rsidRPr="0073594C" w14:paraId="7D84E9B9" w14:textId="77777777" w:rsidTr="005A4037">
        <w:trPr>
          <w:trHeight w:val="187"/>
        </w:trPr>
        <w:tc>
          <w:tcPr>
            <w:tcW w:w="1983" w:type="dxa"/>
            <w:tcBorders>
              <w:top w:val="nil"/>
              <w:left w:val="single" w:sz="4" w:space="0" w:color="auto"/>
              <w:bottom w:val="nil"/>
              <w:right w:val="single" w:sz="4" w:space="0" w:color="auto"/>
            </w:tcBorders>
            <w:shd w:val="clear" w:color="auto" w:fill="auto"/>
            <w:vAlign w:val="center"/>
          </w:tcPr>
          <w:p w14:paraId="38317F5B" w14:textId="77777777" w:rsidR="004A3F59" w:rsidRPr="0073594C" w:rsidRDefault="004A3F59" w:rsidP="005A4037">
            <w:pPr>
              <w:pStyle w:val="TAC"/>
              <w:jc w:val="left"/>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DEF854D" w14:textId="77777777" w:rsidR="004A3F59" w:rsidRPr="0073594C" w:rsidRDefault="004A3F59" w:rsidP="005A4037">
            <w:pPr>
              <w:pStyle w:val="TAC"/>
              <w:rPr>
                <w:rFonts w:cs="Arial"/>
                <w:szCs w:val="18"/>
                <w:lang w:val="en-US" w:eastAsia="zh-CN"/>
              </w:rPr>
            </w:pPr>
            <w:r w:rsidRPr="0073594C">
              <w:rPr>
                <w:rFonts w:cs="Arial"/>
                <w:szCs w:val="18"/>
                <w:lang w:val="en-US" w:eastAsia="zh-CN"/>
              </w:rPr>
              <w:t>CA_n</w:t>
            </w:r>
            <w:r>
              <w:rPr>
                <w:rFonts w:cs="Arial"/>
                <w:szCs w:val="18"/>
                <w:lang w:val="en-US" w:eastAsia="zh-CN"/>
              </w:rPr>
              <w:t>40</w:t>
            </w:r>
            <w:r w:rsidRPr="0073594C">
              <w:rPr>
                <w:rFonts w:cs="Arial"/>
                <w:szCs w:val="18"/>
                <w:lang w:val="en-US" w:eastAsia="zh-CN"/>
              </w:rPr>
              <w:t>A-n</w:t>
            </w:r>
            <w:r>
              <w:rPr>
                <w:rFonts w:cs="Arial"/>
                <w:szCs w:val="18"/>
                <w:lang w:val="en-US" w:eastAsia="zh-CN"/>
              </w:rPr>
              <w:t>105</w:t>
            </w:r>
            <w:r w:rsidRPr="0073594C">
              <w:rPr>
                <w:rFonts w:cs="Arial"/>
                <w:szCs w:val="18"/>
                <w:lang w:val="en-US" w:eastAsia="zh-CN"/>
              </w:rPr>
              <w:t>A</w:t>
            </w:r>
          </w:p>
        </w:tc>
        <w:tc>
          <w:tcPr>
            <w:tcW w:w="730" w:type="dxa"/>
            <w:tcBorders>
              <w:left w:val="single" w:sz="4" w:space="0" w:color="auto"/>
              <w:right w:val="single" w:sz="4" w:space="0" w:color="auto"/>
            </w:tcBorders>
            <w:vAlign w:val="center"/>
          </w:tcPr>
          <w:p w14:paraId="48D9B124" w14:textId="77777777" w:rsidR="004A3F59" w:rsidRPr="0073594C" w:rsidRDefault="004A3F59" w:rsidP="005A4037">
            <w:pPr>
              <w:pStyle w:val="TAC"/>
              <w:rPr>
                <w:rFonts w:cs="Arial"/>
                <w:szCs w:val="18"/>
                <w:lang w:val="en-US" w:eastAsia="zh-CN"/>
              </w:rPr>
            </w:pPr>
            <w:r>
              <w:rPr>
                <w:rFonts w:eastAsia="宋体" w:cs="Arial"/>
                <w:color w:val="000000"/>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26D8792" w14:textId="77777777" w:rsidR="004A3F59" w:rsidRPr="0073594C" w:rsidRDefault="004A3F59" w:rsidP="005A4037">
            <w:pPr>
              <w:keepNext/>
              <w:keepLines/>
              <w:spacing w:after="0"/>
              <w:jc w:val="center"/>
              <w:textAlignment w:val="bottom"/>
              <w:rPr>
                <w:rFonts w:ascii="Arial" w:hAnsi="Arial" w:cs="Arial"/>
                <w:szCs w:val="18"/>
                <w:lang w:val="en-US" w:eastAsia="zh-CN"/>
              </w:rPr>
            </w:pPr>
            <w:r>
              <w:rPr>
                <w:rFonts w:ascii="Arial" w:hAnsi="Arial" w:cs="Arial"/>
                <w:sz w:val="18"/>
                <w:szCs w:val="18"/>
                <w:lang w:val="en-US" w:eastAsia="zh-CN" w:bidi="ar"/>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1EF6CF8C" w14:textId="77777777" w:rsidR="004A3F59" w:rsidRPr="0073594C" w:rsidRDefault="004A3F59" w:rsidP="005A4037">
            <w:pPr>
              <w:pStyle w:val="TAC"/>
              <w:rPr>
                <w:szCs w:val="18"/>
                <w:lang w:val="en-US" w:eastAsia="zh-CN"/>
              </w:rPr>
            </w:pPr>
          </w:p>
        </w:tc>
      </w:tr>
      <w:tr w:rsidR="004A3F59" w:rsidRPr="0073594C" w14:paraId="6832F9E2" w14:textId="77777777" w:rsidTr="005A40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07636D" w14:textId="77777777" w:rsidR="004A3F59" w:rsidRPr="0073594C" w:rsidRDefault="004A3F59" w:rsidP="005A4037">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7E4B4E" w14:textId="77777777" w:rsidR="004A3F59" w:rsidRPr="0073594C" w:rsidRDefault="004A3F59" w:rsidP="005A4037">
            <w:pPr>
              <w:pStyle w:val="TAC"/>
              <w:jc w:val="left"/>
              <w:rPr>
                <w:rFonts w:cs="Arial"/>
                <w:szCs w:val="18"/>
                <w:lang w:val="en-US" w:eastAsia="zh-CN"/>
              </w:rPr>
            </w:pPr>
          </w:p>
        </w:tc>
        <w:tc>
          <w:tcPr>
            <w:tcW w:w="730" w:type="dxa"/>
            <w:tcBorders>
              <w:left w:val="single" w:sz="4" w:space="0" w:color="auto"/>
              <w:right w:val="single" w:sz="4" w:space="0" w:color="auto"/>
            </w:tcBorders>
            <w:vAlign w:val="center"/>
          </w:tcPr>
          <w:p w14:paraId="4D1BA8CE" w14:textId="77777777" w:rsidR="004A3F59" w:rsidRPr="0073594C" w:rsidRDefault="004A3F59" w:rsidP="005A4037">
            <w:pPr>
              <w:pStyle w:val="TAC"/>
              <w:rPr>
                <w:rFonts w:cs="Arial"/>
                <w:szCs w:val="18"/>
                <w:lang w:val="en-US" w:eastAsia="zh-CN"/>
              </w:rPr>
            </w:pPr>
            <w:r>
              <w:rPr>
                <w:rFonts w:cs="Arial"/>
                <w:szCs w:val="18"/>
                <w:lang w:val="en-US" w:eastAsia="zh-CN"/>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3927CCE4" w14:textId="77777777" w:rsidR="004A3F59" w:rsidRPr="0073594C" w:rsidRDefault="004A3F59" w:rsidP="005A4037">
            <w:pPr>
              <w:keepNext/>
              <w:keepLines/>
              <w:spacing w:after="0"/>
              <w:jc w:val="center"/>
              <w:textAlignment w:val="bottom"/>
              <w:rPr>
                <w:rFonts w:ascii="Arial" w:eastAsia="宋体" w:hAnsi="Arial" w:cs="Arial"/>
                <w:sz w:val="18"/>
                <w:szCs w:val="18"/>
                <w:lang w:val="en-US" w:eastAsia="zh-CN" w:bidi="ar"/>
              </w:rPr>
            </w:pPr>
            <w:r w:rsidRPr="002C3A0A">
              <w:rPr>
                <w:rFonts w:ascii="Arial" w:hAnsi="Arial" w:cs="Arial"/>
                <w:sz w:val="18"/>
                <w:szCs w:val="18"/>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EC0970" w14:textId="77777777" w:rsidR="004A3F59" w:rsidRPr="0073594C" w:rsidRDefault="004A3F59" w:rsidP="005A4037">
            <w:pPr>
              <w:pStyle w:val="TAC"/>
              <w:rPr>
                <w:szCs w:val="18"/>
                <w:lang w:val="en-US" w:eastAsia="zh-CN"/>
              </w:rPr>
            </w:pPr>
          </w:p>
        </w:tc>
      </w:tr>
    </w:tbl>
    <w:p w14:paraId="06A93809" w14:textId="77777777" w:rsidR="004A3F59" w:rsidRPr="0073594C" w:rsidRDefault="004A3F59" w:rsidP="004A3F59">
      <w:pPr>
        <w:pStyle w:val="EditorsNote"/>
        <w:ind w:left="284" w:firstLine="0"/>
      </w:pPr>
      <w:r w:rsidRPr="0073594C">
        <w:rPr>
          <w:lang w:val="en-US" w:eastAsia="zh-CN"/>
        </w:rPr>
        <w:t xml:space="preserve"> </w:t>
      </w:r>
    </w:p>
    <w:p w14:paraId="24D75816" w14:textId="4B088BE9" w:rsidR="004A3F59" w:rsidRPr="006A0293" w:rsidRDefault="004A3F59" w:rsidP="004A3F59">
      <w:pPr>
        <w:pStyle w:val="41"/>
      </w:pPr>
      <w:bookmarkStart w:id="628" w:name="_Toc136288544"/>
      <w:r>
        <w:t>5.59</w:t>
      </w:r>
      <w:r w:rsidRPr="0073594C">
        <w:t>.1.3</w:t>
      </w:r>
      <w:r w:rsidRPr="0073594C">
        <w:tab/>
      </w:r>
      <w:r w:rsidRPr="006A0293">
        <w:t>∆T</w:t>
      </w:r>
      <w:r w:rsidRPr="006A0293">
        <w:rPr>
          <w:vertAlign w:val="subscript"/>
        </w:rPr>
        <w:t>IB,c</w:t>
      </w:r>
      <w:r w:rsidRPr="006A0293">
        <w:t xml:space="preserve"> and ∆R</w:t>
      </w:r>
      <w:r w:rsidRPr="006A0293">
        <w:rPr>
          <w:vertAlign w:val="subscript"/>
        </w:rPr>
        <w:t>IB,c</w:t>
      </w:r>
      <w:r w:rsidRPr="006A0293">
        <w:t xml:space="preserve"> values</w:t>
      </w:r>
      <w:bookmarkEnd w:id="628"/>
    </w:p>
    <w:p w14:paraId="745AFAE9" w14:textId="77777777" w:rsidR="004A3F59" w:rsidRPr="0073594C" w:rsidRDefault="004A3F59" w:rsidP="004A3F59">
      <w:r w:rsidRPr="0073594C">
        <w:t xml:space="preserve">For </w:t>
      </w:r>
      <w:r w:rsidRPr="0073594C">
        <w:rPr>
          <w:lang w:val="en-US" w:eastAsia="zh-CN"/>
        </w:rPr>
        <w:t>CA_n</w:t>
      </w:r>
      <w:r>
        <w:rPr>
          <w:lang w:val="en-US" w:eastAsia="zh-CN"/>
        </w:rPr>
        <w:t>1</w:t>
      </w:r>
      <w:r w:rsidRPr="0073594C">
        <w:rPr>
          <w:lang w:val="en-US" w:eastAsia="zh-CN"/>
        </w:rPr>
        <w:t>-n</w:t>
      </w:r>
      <w:r>
        <w:rPr>
          <w:lang w:val="en-US" w:eastAsia="zh-CN"/>
        </w:rPr>
        <w:t>40</w:t>
      </w:r>
      <w:r w:rsidRPr="0073594C">
        <w:rPr>
          <w:lang w:val="en-US" w:eastAsia="zh-CN"/>
        </w:rPr>
        <w:t>-n</w:t>
      </w:r>
      <w:r>
        <w:rPr>
          <w:lang w:val="en-US" w:eastAsia="zh-CN"/>
        </w:rPr>
        <w:t>105</w:t>
      </w:r>
      <w:r w:rsidRPr="0073594C">
        <w:t>, the</w:t>
      </w:r>
      <w:r w:rsidRPr="0073594C">
        <w:rPr>
          <w:lang w:eastAsia="zh-CN"/>
        </w:rPr>
        <w:t xml:space="preserve"> </w:t>
      </w:r>
      <w:r w:rsidRPr="0073594C">
        <w:sym w:font="Symbol" w:char="F044"/>
      </w:r>
      <w:r w:rsidRPr="0073594C">
        <w:t>T</w:t>
      </w:r>
      <w:r w:rsidRPr="0073594C">
        <w:rPr>
          <w:vertAlign w:val="subscript"/>
        </w:rPr>
        <w:t>IB,c</w:t>
      </w:r>
      <w:r w:rsidRPr="0073594C">
        <w:t xml:space="preserve"> and</w:t>
      </w:r>
      <w:r w:rsidRPr="0073594C">
        <w:rPr>
          <w:lang w:eastAsia="zh-CN"/>
        </w:rPr>
        <w:t xml:space="preserve"> </w:t>
      </w:r>
      <w:r w:rsidRPr="0073594C">
        <w:sym w:font="Symbol" w:char="F044"/>
      </w:r>
      <w:r w:rsidRPr="0073594C">
        <w:t>R</w:t>
      </w:r>
      <w:r w:rsidRPr="0073594C">
        <w:rPr>
          <w:vertAlign w:val="subscript"/>
        </w:rPr>
        <w:t>IB</w:t>
      </w:r>
      <w:r w:rsidRPr="0073594C">
        <w:rPr>
          <w:vertAlign w:val="subscript"/>
          <w:lang w:eastAsia="zh-CN"/>
        </w:rPr>
        <w:t>,c</w:t>
      </w:r>
      <w:r w:rsidRPr="0073594C">
        <w:t xml:space="preserve"> values are </w:t>
      </w:r>
      <w:r>
        <w:t>taken from fallbacks</w:t>
      </w:r>
      <w:r w:rsidRPr="0073594C">
        <w:t>.</w:t>
      </w:r>
    </w:p>
    <w:p w14:paraId="6158C251" w14:textId="2B4EBDEA" w:rsidR="004A3F59" w:rsidRPr="0073594C" w:rsidRDefault="004A3F59" w:rsidP="004A3F59">
      <w:pPr>
        <w:pStyle w:val="TH"/>
        <w:rPr>
          <w:rFonts w:cs="Arial"/>
        </w:rPr>
      </w:pPr>
      <w:r w:rsidRPr="0073594C">
        <w:rPr>
          <w:rFonts w:cs="Arial"/>
        </w:rPr>
        <w:t xml:space="preserve">Table </w:t>
      </w:r>
      <w:r>
        <w:rPr>
          <w:rFonts w:cs="Arial" w:hint="eastAsia"/>
          <w:lang w:val="en-US" w:eastAsia="zh-CN"/>
        </w:rPr>
        <w:t>5.</w:t>
      </w:r>
      <w:r>
        <w:rPr>
          <w:rFonts w:cs="Arial"/>
          <w:lang w:val="en-US" w:eastAsia="zh-CN"/>
        </w:rPr>
        <w:t>59</w:t>
      </w:r>
      <w:r w:rsidRPr="0073594C">
        <w:rPr>
          <w:rFonts w:cs="Arial"/>
        </w:rPr>
        <w:t>.</w:t>
      </w:r>
      <w:r w:rsidRPr="0073594C">
        <w:rPr>
          <w:rFonts w:cs="Arial"/>
          <w:lang w:val="en-US" w:eastAsia="zh-CN"/>
        </w:rPr>
        <w:t>1.</w:t>
      </w:r>
      <w:r w:rsidRPr="0073594C">
        <w:rPr>
          <w:rFonts w:cs="Arial"/>
        </w:rPr>
        <w:t>3</w:t>
      </w:r>
      <w:r w:rsidRPr="0073594C">
        <w:rPr>
          <w:rFonts w:cs="Arial"/>
          <w:lang w:eastAsia="zh-CN"/>
        </w:rPr>
        <w:t>-</w:t>
      </w:r>
      <w:r w:rsidRPr="0073594C">
        <w:rPr>
          <w:rFonts w:cs="Arial"/>
        </w:rPr>
        <w:t>1: ΔT</w:t>
      </w:r>
      <w:r w:rsidRPr="0073594C">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4A3F59" w:rsidRPr="0073594C" w14:paraId="541052A4" w14:textId="77777777" w:rsidTr="005A4037">
        <w:trPr>
          <w:jc w:val="center"/>
        </w:trPr>
        <w:tc>
          <w:tcPr>
            <w:tcW w:w="2336" w:type="dxa"/>
            <w:vMerge w:val="restart"/>
            <w:tcBorders>
              <w:top w:val="single" w:sz="4" w:space="0" w:color="auto"/>
              <w:left w:val="single" w:sz="4" w:space="0" w:color="auto"/>
              <w:right w:val="single" w:sz="4" w:space="0" w:color="auto"/>
            </w:tcBorders>
          </w:tcPr>
          <w:p w14:paraId="25237911" w14:textId="77777777" w:rsidR="004A3F59" w:rsidRPr="0073594C" w:rsidRDefault="004A3F59" w:rsidP="005A4037">
            <w:pPr>
              <w:keepNext/>
              <w:keepLines/>
              <w:spacing w:after="0"/>
              <w:jc w:val="center"/>
              <w:rPr>
                <w:rFonts w:ascii="Arial" w:eastAsia="宋体" w:hAnsi="Arial"/>
                <w:b/>
                <w:color w:val="000000" w:themeColor="text1"/>
                <w:sz w:val="18"/>
              </w:rPr>
            </w:pPr>
            <w:r w:rsidRPr="0073594C">
              <w:rPr>
                <w:rFonts w:ascii="Arial" w:eastAsia="宋体" w:hAnsi="Arial"/>
                <w:b/>
                <w:color w:val="000000" w:themeColor="text1"/>
                <w:sz w:val="18"/>
              </w:rPr>
              <w:t xml:space="preserve">Inter-band </w:t>
            </w:r>
            <w:r w:rsidRPr="0073594C">
              <w:rPr>
                <w:rFonts w:ascii="Arial" w:eastAsia="宋体" w:hAnsi="Arial"/>
                <w:b/>
                <w:color w:val="000000" w:themeColor="text1"/>
                <w:sz w:val="18"/>
                <w:lang w:eastAsia="zh-CN"/>
              </w:rPr>
              <w:t>CA</w:t>
            </w:r>
            <w:r w:rsidRPr="0073594C">
              <w:rPr>
                <w:rFonts w:ascii="Arial" w:eastAsia="宋体" w:hAnsi="Arial"/>
                <w:b/>
                <w:color w:val="000000" w:themeColor="text1"/>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CE83A45" w14:textId="77777777" w:rsidR="004A3F59" w:rsidRPr="0073594C" w:rsidRDefault="004A3F59" w:rsidP="005A4037">
            <w:pPr>
              <w:keepNext/>
              <w:keepLines/>
              <w:spacing w:after="0"/>
              <w:jc w:val="center"/>
              <w:rPr>
                <w:rFonts w:ascii="Arial" w:eastAsia="宋体" w:hAnsi="Arial"/>
                <w:b/>
                <w:color w:val="000000" w:themeColor="text1"/>
                <w:sz w:val="18"/>
              </w:rPr>
            </w:pPr>
            <w:r w:rsidRPr="0073594C">
              <w:rPr>
                <w:rFonts w:ascii="Arial" w:eastAsia="宋体" w:hAnsi="Arial"/>
                <w:b/>
                <w:color w:val="000000" w:themeColor="text1"/>
                <w:sz w:val="18"/>
              </w:rPr>
              <w:t>ΔT</w:t>
            </w:r>
            <w:r w:rsidRPr="0073594C">
              <w:rPr>
                <w:rFonts w:ascii="Arial" w:eastAsia="宋体" w:hAnsi="Arial"/>
                <w:b/>
                <w:color w:val="000000" w:themeColor="text1"/>
                <w:sz w:val="18"/>
                <w:vertAlign w:val="subscript"/>
              </w:rPr>
              <w:t>IB,c</w:t>
            </w:r>
            <w:r w:rsidRPr="0073594C">
              <w:rPr>
                <w:rFonts w:ascii="Arial" w:eastAsia="宋体" w:hAnsi="Arial"/>
                <w:b/>
                <w:color w:val="000000" w:themeColor="text1"/>
                <w:sz w:val="18"/>
              </w:rPr>
              <w:t xml:space="preserve"> for NR bands (dB)</w:t>
            </w:r>
            <w:r w:rsidRPr="0073594C">
              <w:rPr>
                <w:rFonts w:ascii="Arial" w:eastAsia="宋体" w:hAnsi="Arial"/>
                <w:b/>
                <w:color w:val="000000" w:themeColor="text1"/>
                <w:sz w:val="18"/>
                <w:vertAlign w:val="superscript"/>
              </w:rPr>
              <w:t>*</w:t>
            </w:r>
          </w:p>
        </w:tc>
      </w:tr>
      <w:tr w:rsidR="004A3F59" w:rsidRPr="0073594C" w14:paraId="689594B6" w14:textId="77777777" w:rsidTr="005A4037">
        <w:trPr>
          <w:jc w:val="center"/>
        </w:trPr>
        <w:tc>
          <w:tcPr>
            <w:tcW w:w="2336" w:type="dxa"/>
            <w:vMerge/>
            <w:tcBorders>
              <w:left w:val="single" w:sz="4" w:space="0" w:color="auto"/>
              <w:bottom w:val="single" w:sz="4" w:space="0" w:color="auto"/>
              <w:right w:val="single" w:sz="4" w:space="0" w:color="auto"/>
            </w:tcBorders>
          </w:tcPr>
          <w:p w14:paraId="113F34CC" w14:textId="77777777" w:rsidR="004A3F59" w:rsidRPr="0073594C" w:rsidRDefault="004A3F59" w:rsidP="005A4037">
            <w:pPr>
              <w:keepNext/>
              <w:keepLines/>
              <w:spacing w:after="0"/>
              <w:jc w:val="center"/>
              <w:rPr>
                <w:rFonts w:ascii="Arial" w:eastAsia="宋体"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0D93A12" w14:textId="77777777" w:rsidR="004A3F59" w:rsidRPr="0073594C" w:rsidRDefault="004A3F59" w:rsidP="005A4037">
            <w:pPr>
              <w:keepNext/>
              <w:keepLines/>
              <w:spacing w:after="0"/>
              <w:jc w:val="center"/>
              <w:rPr>
                <w:rFonts w:ascii="Arial" w:eastAsia="宋体" w:hAnsi="Arial"/>
                <w:b/>
                <w:color w:val="000000" w:themeColor="text1"/>
                <w:sz w:val="18"/>
              </w:rPr>
            </w:pPr>
            <w:r w:rsidRPr="0073594C">
              <w:rPr>
                <w:rFonts w:ascii="Arial" w:eastAsia="宋体" w:hAnsi="Arial"/>
                <w:b/>
                <w:color w:val="000000" w:themeColor="text1"/>
                <w:sz w:val="18"/>
              </w:rPr>
              <w:t>Component band in order of bands in configuration</w:t>
            </w:r>
            <w:r w:rsidRPr="0073594C">
              <w:rPr>
                <w:rFonts w:ascii="Arial" w:eastAsia="宋体" w:hAnsi="Arial"/>
                <w:b/>
                <w:color w:val="000000" w:themeColor="text1"/>
                <w:sz w:val="18"/>
                <w:vertAlign w:val="superscript"/>
              </w:rPr>
              <w:t>**</w:t>
            </w:r>
          </w:p>
        </w:tc>
      </w:tr>
      <w:tr w:rsidR="004A3F59" w:rsidRPr="0073594C" w14:paraId="5B9519E0" w14:textId="77777777" w:rsidTr="005A403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D76F198" w14:textId="77777777" w:rsidR="004A3F59" w:rsidRPr="0073594C" w:rsidRDefault="004A3F59" w:rsidP="005A4037">
            <w:pPr>
              <w:keepNext/>
              <w:keepLines/>
              <w:spacing w:after="0"/>
              <w:jc w:val="center"/>
              <w:rPr>
                <w:rFonts w:ascii="Arial" w:eastAsia="宋体" w:hAnsi="Arial"/>
                <w:color w:val="000000" w:themeColor="text1"/>
                <w:sz w:val="18"/>
                <w:lang w:val="en-US" w:eastAsia="zh-CN"/>
              </w:rPr>
            </w:pPr>
            <w:r w:rsidRPr="0073594C">
              <w:rPr>
                <w:rFonts w:ascii="Arial" w:eastAsia="宋体" w:hAnsi="Arial"/>
                <w:color w:val="000000"/>
                <w:sz w:val="18"/>
                <w:lang w:eastAsia="zh-CN"/>
              </w:rPr>
              <w:t>CA_n</w:t>
            </w:r>
            <w:r>
              <w:rPr>
                <w:rFonts w:ascii="Arial" w:eastAsia="宋体" w:hAnsi="Arial"/>
                <w:color w:val="000000"/>
                <w:sz w:val="18"/>
                <w:lang w:eastAsia="zh-CN"/>
              </w:rPr>
              <w:t>1A</w:t>
            </w:r>
            <w:r w:rsidRPr="0073594C">
              <w:rPr>
                <w:rFonts w:ascii="Arial" w:eastAsia="宋体" w:hAnsi="Arial"/>
                <w:color w:val="000000"/>
                <w:sz w:val="18"/>
                <w:lang w:eastAsia="zh-CN"/>
              </w:rPr>
              <w:t>-n</w:t>
            </w:r>
            <w:r>
              <w:rPr>
                <w:rFonts w:ascii="Arial" w:eastAsia="宋体" w:hAnsi="Arial"/>
                <w:color w:val="000000"/>
                <w:sz w:val="18"/>
                <w:lang w:eastAsia="zh-CN"/>
              </w:rPr>
              <w:t>40A</w:t>
            </w:r>
            <w:r w:rsidRPr="0073594C">
              <w:rPr>
                <w:rFonts w:ascii="Arial" w:eastAsia="宋体" w:hAnsi="Arial"/>
                <w:color w:val="000000"/>
                <w:sz w:val="18"/>
                <w:lang w:eastAsia="zh-CN"/>
              </w:rPr>
              <w:t>-n</w:t>
            </w:r>
            <w:r>
              <w:rPr>
                <w:rFonts w:ascii="Arial" w:eastAsia="宋体" w:hAnsi="Arial"/>
                <w:color w:val="000000"/>
                <w:sz w:val="18"/>
                <w:lang w:eastAsia="zh-CN"/>
              </w:rPr>
              <w:t>105A</w:t>
            </w:r>
          </w:p>
        </w:tc>
        <w:tc>
          <w:tcPr>
            <w:tcW w:w="1968" w:type="dxa"/>
            <w:tcBorders>
              <w:top w:val="single" w:sz="4" w:space="0" w:color="auto"/>
              <w:left w:val="single" w:sz="4" w:space="0" w:color="auto"/>
              <w:bottom w:val="single" w:sz="4" w:space="0" w:color="auto"/>
              <w:right w:val="single" w:sz="4" w:space="0" w:color="auto"/>
            </w:tcBorders>
            <w:vAlign w:val="center"/>
          </w:tcPr>
          <w:p w14:paraId="671F2823" w14:textId="77777777" w:rsidR="004A3F59" w:rsidRPr="0073594C" w:rsidRDefault="004A3F59" w:rsidP="005A4037">
            <w:pPr>
              <w:keepNext/>
              <w:keepLines/>
              <w:spacing w:after="0"/>
              <w:jc w:val="center"/>
              <w:rPr>
                <w:rFonts w:ascii="Arial" w:eastAsia="宋体" w:hAnsi="Arial"/>
                <w:color w:val="000000" w:themeColor="text1"/>
                <w:sz w:val="18"/>
                <w:lang w:val="en-US" w:eastAsia="zh-CN"/>
              </w:rPr>
            </w:pPr>
            <w:r>
              <w:rPr>
                <w:rFonts w:ascii="Arial" w:eastAsia="宋体" w:hAnsi="Arial"/>
                <w:color w:val="000000" w:themeColor="text1"/>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153B157" w14:textId="77777777" w:rsidR="004A3F59" w:rsidRPr="0073594C" w:rsidRDefault="004A3F59" w:rsidP="005A4037">
            <w:pPr>
              <w:keepNext/>
              <w:keepLines/>
              <w:spacing w:after="0"/>
              <w:jc w:val="center"/>
              <w:rPr>
                <w:rFonts w:ascii="Arial" w:eastAsia="宋体" w:hAnsi="Arial"/>
                <w:color w:val="000000" w:themeColor="text1"/>
                <w:sz w:val="18"/>
                <w:lang w:val="en-US" w:eastAsia="zh-CN"/>
              </w:rPr>
            </w:pPr>
            <w:r>
              <w:rPr>
                <w:rFonts w:ascii="Arial" w:eastAsia="宋体" w:hAnsi="Arial"/>
                <w:color w:val="000000" w:themeColor="text1"/>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2C71C49" w14:textId="77777777" w:rsidR="004A3F59" w:rsidRPr="0073594C" w:rsidRDefault="004A3F59" w:rsidP="005A4037">
            <w:pPr>
              <w:keepNext/>
              <w:keepLines/>
              <w:spacing w:after="0"/>
              <w:jc w:val="center"/>
              <w:rPr>
                <w:rFonts w:ascii="Arial" w:eastAsia="宋体" w:hAnsi="Arial"/>
                <w:color w:val="000000" w:themeColor="text1"/>
                <w:sz w:val="18"/>
                <w:lang w:val="en-US" w:eastAsia="zh-CN"/>
              </w:rPr>
            </w:pPr>
            <w:r>
              <w:rPr>
                <w:rFonts w:ascii="Arial" w:eastAsia="宋体" w:hAnsi="Arial"/>
                <w:color w:val="000000" w:themeColor="text1"/>
                <w:sz w:val="18"/>
                <w:lang w:val="en-US" w:eastAsia="zh-CN"/>
              </w:rPr>
              <w:t>0.6</w:t>
            </w:r>
          </w:p>
        </w:tc>
      </w:tr>
      <w:tr w:rsidR="004A3F59" w:rsidRPr="0073594C" w14:paraId="67F4D566" w14:textId="77777777" w:rsidTr="005A4037">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020E7BDF" w14:textId="77777777" w:rsidR="004A3F59" w:rsidRPr="0073594C" w:rsidRDefault="004A3F59" w:rsidP="005A4037">
            <w:pPr>
              <w:keepNext/>
              <w:keepLines/>
              <w:spacing w:after="0"/>
              <w:ind w:left="851" w:hanging="851"/>
              <w:rPr>
                <w:rFonts w:ascii="Arial" w:hAnsi="Arial"/>
                <w:color w:val="000000" w:themeColor="text1"/>
                <w:sz w:val="18"/>
                <w:lang w:eastAsia="ja-JP"/>
              </w:rPr>
            </w:pPr>
            <w:r w:rsidRPr="0073594C">
              <w:rPr>
                <w:rFonts w:ascii="Arial" w:hAnsi="Arial"/>
                <w:color w:val="000000" w:themeColor="text1"/>
                <w:sz w:val="18"/>
                <w:lang w:eastAsia="ja-JP"/>
              </w:rPr>
              <w:t>NOTE *:</w:t>
            </w:r>
            <w:r w:rsidRPr="0073594C">
              <w:rPr>
                <w:rFonts w:ascii="Arial" w:hAnsi="Arial"/>
                <w:color w:val="000000" w:themeColor="text1"/>
                <w:sz w:val="18"/>
                <w:lang w:eastAsia="ja-JP"/>
              </w:rPr>
              <w:tab/>
              <w:t>“-” denotes ΔT</w:t>
            </w:r>
            <w:r w:rsidRPr="0073594C">
              <w:rPr>
                <w:rFonts w:ascii="Arial" w:hAnsi="Arial"/>
                <w:color w:val="000000" w:themeColor="text1"/>
                <w:sz w:val="18"/>
                <w:vertAlign w:val="subscript"/>
                <w:lang w:eastAsia="ja-JP"/>
              </w:rPr>
              <w:t>IB,c</w:t>
            </w:r>
            <w:r w:rsidRPr="0073594C">
              <w:rPr>
                <w:rFonts w:ascii="Arial" w:hAnsi="Arial"/>
                <w:color w:val="000000" w:themeColor="text1"/>
                <w:sz w:val="18"/>
                <w:lang w:eastAsia="ja-JP"/>
              </w:rPr>
              <w:t xml:space="preserve"> = 0.</w:t>
            </w:r>
          </w:p>
          <w:p w14:paraId="00B2D728" w14:textId="77777777" w:rsidR="004A3F59" w:rsidRPr="0073594C" w:rsidRDefault="004A3F59" w:rsidP="005A4037">
            <w:pPr>
              <w:keepNext/>
              <w:keepLines/>
              <w:spacing w:after="0"/>
              <w:ind w:left="851" w:hanging="851"/>
              <w:rPr>
                <w:rFonts w:ascii="Arial" w:eastAsia="宋体" w:hAnsi="Arial" w:cs="Arial"/>
                <w:color w:val="000000" w:themeColor="text1"/>
                <w:sz w:val="18"/>
                <w:szCs w:val="22"/>
                <w:lang w:val="en-US" w:eastAsia="zh-CN"/>
              </w:rPr>
            </w:pPr>
            <w:r w:rsidRPr="0073594C">
              <w:rPr>
                <w:rFonts w:ascii="Arial" w:eastAsia="等线" w:hAnsi="Arial"/>
                <w:color w:val="000000" w:themeColor="text1"/>
                <w:sz w:val="18"/>
              </w:rPr>
              <w:t>NOTE **:</w:t>
            </w:r>
            <w:r w:rsidRPr="0073594C">
              <w:rPr>
                <w:rFonts w:ascii="Arial" w:eastAsia="等线" w:hAnsi="Arial"/>
                <w:color w:val="000000" w:themeColor="text1"/>
                <w:sz w:val="18"/>
              </w:rPr>
              <w:tab/>
              <w:t>The component band order in the configuration should be listed by the order of NR bands, such as for CA_n1-n3-n5 the band order from left to right is n1, n3 and n5.</w:t>
            </w:r>
          </w:p>
        </w:tc>
      </w:tr>
    </w:tbl>
    <w:p w14:paraId="36AB9FE9" w14:textId="77777777" w:rsidR="004A3F59" w:rsidRPr="0073594C" w:rsidRDefault="004A3F59" w:rsidP="004A3F59">
      <w:pPr>
        <w:keepNext/>
        <w:keepLines/>
        <w:rPr>
          <w:rFonts w:ascii="Arial" w:hAnsi="Arial" w:cs="Arial"/>
        </w:rPr>
      </w:pPr>
    </w:p>
    <w:p w14:paraId="71229006" w14:textId="4A44EDDB" w:rsidR="004A3F59" w:rsidRPr="0073594C" w:rsidRDefault="004A3F59" w:rsidP="004A3F59">
      <w:pPr>
        <w:pStyle w:val="TH"/>
        <w:rPr>
          <w:rFonts w:cs="Arial"/>
          <w:lang w:eastAsia="zh-CN"/>
        </w:rPr>
      </w:pPr>
      <w:r w:rsidRPr="0073594C">
        <w:rPr>
          <w:rFonts w:cs="Arial"/>
        </w:rPr>
        <w:t xml:space="preserve">Table </w:t>
      </w:r>
      <w:r w:rsidRPr="0073594C">
        <w:rPr>
          <w:rFonts w:cs="Arial"/>
          <w:lang w:val="en-US" w:eastAsia="zh-CN"/>
        </w:rPr>
        <w:t>5</w:t>
      </w:r>
      <w:r w:rsidRPr="0073594C">
        <w:rPr>
          <w:rFonts w:cs="Arial"/>
        </w:rPr>
        <w:t>.</w:t>
      </w:r>
      <w:r>
        <w:rPr>
          <w:rFonts w:cs="Arial"/>
          <w:lang w:val="en-US" w:eastAsia="zh-CN"/>
        </w:rPr>
        <w:t>59</w:t>
      </w:r>
      <w:r w:rsidRPr="0073594C">
        <w:rPr>
          <w:rFonts w:cs="Arial"/>
          <w:lang w:val="en-US" w:eastAsia="zh-CN"/>
        </w:rPr>
        <w:t>.1.</w:t>
      </w:r>
      <w:r w:rsidRPr="0073594C">
        <w:rPr>
          <w:rFonts w:cs="Arial"/>
        </w:rPr>
        <w:t>3-2: ΔR</w:t>
      </w:r>
      <w:r w:rsidRPr="0073594C">
        <w:rPr>
          <w:rFonts w:cs="Arial"/>
          <w:vertAlign w:val="subscript"/>
        </w:rPr>
        <w:t>IB</w:t>
      </w:r>
      <w:r w:rsidRPr="0073594C">
        <w:rPr>
          <w:rFonts w:cs="Arial"/>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2124"/>
        <w:gridCol w:w="2095"/>
        <w:gridCol w:w="1450"/>
      </w:tblGrid>
      <w:tr w:rsidR="004A3F59" w:rsidRPr="0073594C" w14:paraId="78E27822" w14:textId="77777777" w:rsidTr="005A4037">
        <w:trPr>
          <w:trHeight w:val="187"/>
          <w:jc w:val="center"/>
        </w:trPr>
        <w:tc>
          <w:tcPr>
            <w:tcW w:w="2551" w:type="dxa"/>
            <w:vMerge w:val="restart"/>
          </w:tcPr>
          <w:p w14:paraId="55FC22F9" w14:textId="77777777" w:rsidR="004A3F59" w:rsidRPr="0073594C" w:rsidRDefault="004A3F59" w:rsidP="005A4037">
            <w:pPr>
              <w:keepNext/>
              <w:keepLines/>
              <w:spacing w:after="0"/>
              <w:jc w:val="center"/>
              <w:rPr>
                <w:rFonts w:ascii="Arial" w:eastAsia="等线" w:hAnsi="Arial"/>
                <w:b/>
                <w:color w:val="000000" w:themeColor="text1"/>
                <w:sz w:val="18"/>
              </w:rPr>
            </w:pPr>
            <w:r w:rsidRPr="0073594C">
              <w:rPr>
                <w:rFonts w:ascii="Arial" w:eastAsia="等线" w:hAnsi="Arial"/>
                <w:b/>
                <w:color w:val="000000" w:themeColor="text1"/>
                <w:sz w:val="18"/>
              </w:rPr>
              <w:t>Inter-band CA combination</w:t>
            </w:r>
          </w:p>
        </w:tc>
        <w:tc>
          <w:tcPr>
            <w:tcW w:w="5666" w:type="dxa"/>
            <w:gridSpan w:val="3"/>
            <w:vAlign w:val="center"/>
          </w:tcPr>
          <w:p w14:paraId="44D6A0C5" w14:textId="77777777" w:rsidR="004A3F59" w:rsidRPr="0073594C" w:rsidRDefault="004A3F59" w:rsidP="005A4037">
            <w:pPr>
              <w:keepNext/>
              <w:keepLines/>
              <w:spacing w:after="0"/>
              <w:jc w:val="center"/>
              <w:rPr>
                <w:rFonts w:ascii="Arial" w:eastAsia="等线" w:hAnsi="Arial"/>
                <w:b/>
                <w:color w:val="000000" w:themeColor="text1"/>
                <w:sz w:val="18"/>
              </w:rPr>
            </w:pPr>
            <w:r w:rsidRPr="0073594C">
              <w:rPr>
                <w:rFonts w:ascii="Arial" w:eastAsia="等线" w:hAnsi="Arial"/>
                <w:b/>
                <w:color w:val="000000" w:themeColor="text1"/>
                <w:sz w:val="18"/>
              </w:rPr>
              <w:t>ΔR</w:t>
            </w:r>
            <w:r w:rsidRPr="0073594C">
              <w:rPr>
                <w:rFonts w:ascii="Arial" w:eastAsia="等线" w:hAnsi="Arial"/>
                <w:b/>
                <w:color w:val="000000" w:themeColor="text1"/>
                <w:sz w:val="18"/>
                <w:vertAlign w:val="subscript"/>
              </w:rPr>
              <w:t>IB,c</w:t>
            </w:r>
            <w:r w:rsidRPr="0073594C">
              <w:rPr>
                <w:rFonts w:ascii="Arial" w:eastAsia="等线" w:hAnsi="Arial"/>
                <w:b/>
                <w:color w:val="000000" w:themeColor="text1"/>
                <w:sz w:val="18"/>
              </w:rPr>
              <w:t xml:space="preserve"> for NR bands (dB)</w:t>
            </w:r>
            <w:r w:rsidRPr="0073594C">
              <w:rPr>
                <w:rFonts w:ascii="Arial" w:eastAsia="等线" w:hAnsi="Arial"/>
                <w:b/>
                <w:color w:val="000000" w:themeColor="text1"/>
                <w:sz w:val="18"/>
                <w:vertAlign w:val="superscript"/>
              </w:rPr>
              <w:t>*</w:t>
            </w:r>
          </w:p>
        </w:tc>
      </w:tr>
      <w:tr w:rsidR="004A3F59" w:rsidRPr="0073594C" w14:paraId="48F374D5" w14:textId="77777777" w:rsidTr="005A4037">
        <w:trPr>
          <w:trHeight w:val="187"/>
          <w:jc w:val="center"/>
        </w:trPr>
        <w:tc>
          <w:tcPr>
            <w:tcW w:w="2551" w:type="dxa"/>
            <w:vMerge/>
            <w:tcBorders>
              <w:bottom w:val="single" w:sz="4" w:space="0" w:color="auto"/>
            </w:tcBorders>
          </w:tcPr>
          <w:p w14:paraId="2327B700" w14:textId="77777777" w:rsidR="004A3F59" w:rsidRPr="0073594C" w:rsidRDefault="004A3F59" w:rsidP="005A4037">
            <w:pPr>
              <w:keepNext/>
              <w:keepLines/>
              <w:spacing w:after="0"/>
              <w:jc w:val="center"/>
              <w:rPr>
                <w:rFonts w:ascii="Arial" w:eastAsia="等线" w:hAnsi="Arial"/>
                <w:b/>
                <w:color w:val="000000" w:themeColor="text1"/>
                <w:sz w:val="18"/>
              </w:rPr>
            </w:pPr>
          </w:p>
        </w:tc>
        <w:tc>
          <w:tcPr>
            <w:tcW w:w="5666" w:type="dxa"/>
            <w:gridSpan w:val="3"/>
            <w:vAlign w:val="center"/>
          </w:tcPr>
          <w:p w14:paraId="45A43E36" w14:textId="77777777" w:rsidR="004A3F59" w:rsidRPr="0073594C" w:rsidRDefault="004A3F59" w:rsidP="005A4037">
            <w:pPr>
              <w:keepNext/>
              <w:keepLines/>
              <w:spacing w:after="0"/>
              <w:jc w:val="center"/>
              <w:rPr>
                <w:rFonts w:ascii="Arial" w:eastAsia="等线" w:hAnsi="Arial"/>
                <w:b/>
                <w:color w:val="000000" w:themeColor="text1"/>
                <w:sz w:val="18"/>
              </w:rPr>
            </w:pPr>
            <w:r w:rsidRPr="0073594C">
              <w:rPr>
                <w:rFonts w:ascii="Arial" w:eastAsia="等线" w:hAnsi="Arial"/>
                <w:b/>
                <w:color w:val="000000" w:themeColor="text1"/>
                <w:sz w:val="18"/>
              </w:rPr>
              <w:t>Component band in order of bands in configuration</w:t>
            </w:r>
            <w:r w:rsidRPr="0073594C">
              <w:rPr>
                <w:rFonts w:ascii="Arial" w:eastAsia="等线" w:hAnsi="Arial"/>
                <w:b/>
                <w:color w:val="000000" w:themeColor="text1"/>
                <w:sz w:val="18"/>
                <w:vertAlign w:val="superscript"/>
              </w:rPr>
              <w:t>**</w:t>
            </w:r>
          </w:p>
        </w:tc>
      </w:tr>
      <w:tr w:rsidR="004A3F59" w:rsidRPr="0073594C" w14:paraId="33065299" w14:textId="77777777" w:rsidTr="005A4037">
        <w:trPr>
          <w:trHeight w:val="187"/>
          <w:jc w:val="center"/>
        </w:trPr>
        <w:tc>
          <w:tcPr>
            <w:tcW w:w="2551" w:type="dxa"/>
            <w:tcBorders>
              <w:bottom w:val="single" w:sz="4" w:space="0" w:color="auto"/>
            </w:tcBorders>
            <w:shd w:val="clear" w:color="auto" w:fill="auto"/>
          </w:tcPr>
          <w:p w14:paraId="3ED5F9B4" w14:textId="77777777" w:rsidR="004A3F59" w:rsidRPr="0073594C" w:rsidRDefault="004A3F59" w:rsidP="005A4037">
            <w:pPr>
              <w:keepNext/>
              <w:keepLines/>
              <w:spacing w:after="0"/>
              <w:jc w:val="center"/>
              <w:rPr>
                <w:rFonts w:ascii="Arial" w:eastAsia="等线" w:hAnsi="Arial"/>
                <w:color w:val="000000" w:themeColor="text1"/>
                <w:sz w:val="18"/>
              </w:rPr>
            </w:pPr>
            <w:r w:rsidRPr="0073594C">
              <w:rPr>
                <w:rFonts w:ascii="Arial" w:eastAsia="宋体" w:hAnsi="Arial"/>
                <w:color w:val="000000"/>
                <w:sz w:val="18"/>
                <w:lang w:eastAsia="zh-CN"/>
              </w:rPr>
              <w:t>CA_n</w:t>
            </w:r>
            <w:r>
              <w:rPr>
                <w:rFonts w:ascii="Arial" w:eastAsia="宋体" w:hAnsi="Arial"/>
                <w:color w:val="000000"/>
                <w:sz w:val="18"/>
                <w:lang w:eastAsia="zh-CN"/>
              </w:rPr>
              <w:t>1A</w:t>
            </w:r>
            <w:r w:rsidRPr="0073594C">
              <w:rPr>
                <w:rFonts w:ascii="Arial" w:eastAsia="宋体" w:hAnsi="Arial"/>
                <w:color w:val="000000"/>
                <w:sz w:val="18"/>
                <w:lang w:eastAsia="zh-CN"/>
              </w:rPr>
              <w:t>-n</w:t>
            </w:r>
            <w:r>
              <w:rPr>
                <w:rFonts w:ascii="Arial" w:eastAsia="宋体" w:hAnsi="Arial"/>
                <w:color w:val="000000"/>
                <w:sz w:val="18"/>
                <w:lang w:eastAsia="zh-CN"/>
              </w:rPr>
              <w:t>40A</w:t>
            </w:r>
            <w:r w:rsidRPr="0073594C">
              <w:rPr>
                <w:rFonts w:ascii="Arial" w:eastAsia="宋体" w:hAnsi="Arial"/>
                <w:color w:val="000000"/>
                <w:sz w:val="18"/>
                <w:lang w:eastAsia="zh-CN"/>
              </w:rPr>
              <w:t>-n</w:t>
            </w:r>
            <w:r>
              <w:rPr>
                <w:rFonts w:ascii="Arial" w:eastAsia="宋体" w:hAnsi="Arial"/>
                <w:color w:val="000000"/>
                <w:sz w:val="18"/>
                <w:lang w:eastAsia="zh-CN"/>
              </w:rPr>
              <w:t>105A</w:t>
            </w:r>
          </w:p>
        </w:tc>
        <w:tc>
          <w:tcPr>
            <w:tcW w:w="2124" w:type="dxa"/>
            <w:vAlign w:val="center"/>
          </w:tcPr>
          <w:p w14:paraId="31D93E91" w14:textId="77777777" w:rsidR="004A3F59" w:rsidRPr="0073594C" w:rsidRDefault="004A3F59" w:rsidP="005A4037">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w:t>
            </w:r>
          </w:p>
        </w:tc>
        <w:tc>
          <w:tcPr>
            <w:tcW w:w="2095" w:type="dxa"/>
            <w:vAlign w:val="center"/>
          </w:tcPr>
          <w:p w14:paraId="764201C9" w14:textId="77777777" w:rsidR="004A3F59" w:rsidRPr="0073594C" w:rsidRDefault="004A3F59" w:rsidP="005A4037">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w:t>
            </w:r>
          </w:p>
        </w:tc>
        <w:tc>
          <w:tcPr>
            <w:tcW w:w="1447" w:type="dxa"/>
            <w:vAlign w:val="center"/>
          </w:tcPr>
          <w:p w14:paraId="5D4B764D" w14:textId="77777777" w:rsidR="004A3F59" w:rsidRPr="0073594C" w:rsidRDefault="004A3F59" w:rsidP="005A4037">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0.3</w:t>
            </w:r>
          </w:p>
        </w:tc>
      </w:tr>
      <w:tr w:rsidR="004A3F59" w:rsidRPr="0073594C" w14:paraId="19ED3216" w14:textId="77777777" w:rsidTr="005A4037">
        <w:trPr>
          <w:trHeight w:val="187"/>
          <w:jc w:val="center"/>
        </w:trPr>
        <w:tc>
          <w:tcPr>
            <w:tcW w:w="8220" w:type="dxa"/>
            <w:gridSpan w:val="4"/>
            <w:tcBorders>
              <w:top w:val="single" w:sz="4" w:space="0" w:color="auto"/>
            </w:tcBorders>
            <w:shd w:val="clear" w:color="auto" w:fill="auto"/>
          </w:tcPr>
          <w:p w14:paraId="149B7D45" w14:textId="77777777" w:rsidR="004A3F59" w:rsidRPr="0073594C" w:rsidRDefault="004A3F59" w:rsidP="005A4037">
            <w:pPr>
              <w:keepLines/>
              <w:spacing w:after="0"/>
              <w:ind w:left="870" w:hanging="870"/>
              <w:rPr>
                <w:rFonts w:eastAsia="等线" w:cs="Arial"/>
                <w:color w:val="000000" w:themeColor="text1"/>
                <w:lang w:eastAsia="ja-JP"/>
              </w:rPr>
            </w:pPr>
            <w:r w:rsidRPr="0073594C">
              <w:rPr>
                <w:rFonts w:ascii="Arial" w:eastAsia="等线" w:hAnsi="Arial" w:cs="Arial"/>
                <w:color w:val="000000" w:themeColor="text1"/>
                <w:sz w:val="18"/>
                <w:lang w:eastAsia="ja-JP"/>
              </w:rPr>
              <w:t>NOTE *:</w:t>
            </w:r>
            <w:r w:rsidRPr="0073594C">
              <w:rPr>
                <w:rFonts w:ascii="Arial" w:eastAsia="等线" w:hAnsi="Arial" w:cs="Arial"/>
                <w:color w:val="000000" w:themeColor="text1"/>
                <w:sz w:val="18"/>
                <w:lang w:eastAsia="ja-JP"/>
              </w:rPr>
              <w:tab/>
              <w:t xml:space="preserve"> “-” denotes ΔR</w:t>
            </w:r>
            <w:r w:rsidRPr="0073594C">
              <w:rPr>
                <w:rFonts w:ascii="Arial" w:eastAsia="等线" w:hAnsi="Arial" w:cs="Arial"/>
                <w:color w:val="000000" w:themeColor="text1"/>
                <w:sz w:val="18"/>
                <w:vertAlign w:val="subscript"/>
                <w:lang w:eastAsia="ja-JP"/>
              </w:rPr>
              <w:t>IB,c</w:t>
            </w:r>
            <w:r w:rsidRPr="0073594C">
              <w:rPr>
                <w:rFonts w:ascii="Arial" w:eastAsia="等线" w:hAnsi="Arial" w:cs="Arial"/>
                <w:color w:val="000000" w:themeColor="text1"/>
                <w:sz w:val="18"/>
                <w:lang w:eastAsia="ja-JP"/>
              </w:rPr>
              <w:t xml:space="preserve"> = 0.</w:t>
            </w:r>
          </w:p>
          <w:p w14:paraId="2C2170B2" w14:textId="77777777" w:rsidR="004A3F59" w:rsidRPr="0073594C" w:rsidRDefault="004A3F59" w:rsidP="005A4037">
            <w:pPr>
              <w:keepLines/>
              <w:spacing w:after="0"/>
              <w:ind w:left="870" w:hanging="870"/>
              <w:rPr>
                <w:rFonts w:ascii="Arial" w:eastAsia="等线" w:hAnsi="Arial"/>
                <w:color w:val="000000" w:themeColor="text1"/>
                <w:sz w:val="18"/>
                <w:lang w:val="en-US"/>
              </w:rPr>
            </w:pPr>
            <w:r w:rsidRPr="0073594C">
              <w:rPr>
                <w:rFonts w:ascii="Arial" w:eastAsia="等线" w:hAnsi="Arial" w:cs="Arial"/>
                <w:color w:val="000000" w:themeColor="text1"/>
                <w:sz w:val="18"/>
                <w:lang w:eastAsia="ja-JP"/>
              </w:rPr>
              <w:t>NOTE **:</w:t>
            </w:r>
            <w:r w:rsidRPr="0073594C">
              <w:rPr>
                <w:rFonts w:ascii="Arial" w:eastAsia="等线" w:hAnsi="Arial" w:cs="Arial"/>
                <w:color w:val="000000" w:themeColor="text1"/>
                <w:sz w:val="18"/>
                <w:lang w:eastAsia="ja-JP"/>
              </w:rPr>
              <w:tab/>
              <w:t>The component band order in the configuration should be listed by the order of NR bands, such as for CA_n1-n3-n8 the band order from left to right is n1, n3 and n8.</w:t>
            </w:r>
          </w:p>
        </w:tc>
      </w:tr>
    </w:tbl>
    <w:p w14:paraId="3BA72C2A" w14:textId="77777777" w:rsidR="004A3F59" w:rsidRPr="0073594C" w:rsidRDefault="004A3F59" w:rsidP="004A3F59"/>
    <w:p w14:paraId="17562D9D" w14:textId="18532645" w:rsidR="004A3F59" w:rsidRPr="006A0293" w:rsidRDefault="004A3F59" w:rsidP="004A3F59">
      <w:pPr>
        <w:pStyle w:val="31"/>
        <w:rPr>
          <w:rFonts w:cs="Arial"/>
          <w:color w:val="000000" w:themeColor="text1"/>
          <w:szCs w:val="28"/>
        </w:rPr>
      </w:pPr>
      <w:bookmarkStart w:id="629" w:name="_Toc136288545"/>
      <w:r w:rsidRPr="006A0293">
        <w:rPr>
          <w:rFonts w:cs="Arial"/>
          <w:color w:val="000000" w:themeColor="text1"/>
          <w:szCs w:val="28"/>
        </w:rPr>
        <w:t>5.</w:t>
      </w:r>
      <w:r>
        <w:rPr>
          <w:rFonts w:cs="Arial"/>
          <w:color w:val="000000" w:themeColor="text1"/>
          <w:szCs w:val="28"/>
        </w:rPr>
        <w:t>59</w:t>
      </w:r>
      <w:r w:rsidRPr="006A0293">
        <w:rPr>
          <w:rFonts w:cs="Arial"/>
          <w:color w:val="000000" w:themeColor="text1"/>
          <w:szCs w:val="28"/>
        </w:rPr>
        <w:t>.2</w:t>
      </w:r>
      <w:r w:rsidRPr="006A0293">
        <w:rPr>
          <w:rFonts w:cs="Arial"/>
          <w:color w:val="000000" w:themeColor="text1"/>
          <w:szCs w:val="28"/>
        </w:rPr>
        <w:tab/>
        <w:t>Specific for 2 bands UL CA</w:t>
      </w:r>
      <w:bookmarkEnd w:id="629"/>
    </w:p>
    <w:p w14:paraId="5D7A123E" w14:textId="40351888" w:rsidR="004A3F59" w:rsidRPr="006A0293" w:rsidRDefault="004A3F59" w:rsidP="006A0293">
      <w:pPr>
        <w:pStyle w:val="41"/>
        <w:rPr>
          <w:i/>
        </w:rPr>
      </w:pPr>
      <w:bookmarkStart w:id="630" w:name="_Toc136288546"/>
      <w:r>
        <w:rPr>
          <w:rFonts w:hint="eastAsia"/>
        </w:rPr>
        <w:t>5.</w:t>
      </w:r>
      <w:r>
        <w:t>59</w:t>
      </w:r>
      <w:r w:rsidRPr="0073594C">
        <w:rPr>
          <w:rFonts w:hint="eastAsia"/>
        </w:rPr>
        <w:t>.</w:t>
      </w:r>
      <w:r w:rsidRPr="0073594C">
        <w:t>2.1</w:t>
      </w:r>
      <w:r w:rsidRPr="0073594C">
        <w:tab/>
      </w:r>
      <w:r w:rsidRPr="0073594C">
        <w:rPr>
          <w:rFonts w:hint="eastAsia"/>
        </w:rPr>
        <w:t>UE co-existence studies</w:t>
      </w:r>
      <w:bookmarkEnd w:id="630"/>
    </w:p>
    <w:p w14:paraId="2F1ABAF4" w14:textId="0422D370" w:rsidR="004A3F59" w:rsidRPr="0073594C" w:rsidRDefault="004A3F59" w:rsidP="004A3F59">
      <w:r w:rsidRPr="0073594C">
        <w:t xml:space="preserve">Table </w:t>
      </w:r>
      <w:r>
        <w:rPr>
          <w:rFonts w:hint="eastAsia"/>
          <w:lang w:val="en-US" w:eastAsia="zh-CN"/>
        </w:rPr>
        <w:t>5.</w:t>
      </w:r>
      <w:r>
        <w:rPr>
          <w:lang w:val="en-US" w:eastAsia="zh-CN"/>
        </w:rPr>
        <w:t>59</w:t>
      </w:r>
      <w:r w:rsidRPr="0073594C">
        <w:rPr>
          <w:rFonts w:hint="eastAsia"/>
          <w:lang w:val="en-US" w:eastAsia="zh-CN"/>
        </w:rPr>
        <w:t>.2</w:t>
      </w:r>
      <w:r w:rsidRPr="0073594C">
        <w:rPr>
          <w:lang w:eastAsia="zh-CN"/>
        </w:rPr>
        <w:t>.</w:t>
      </w:r>
      <w:r>
        <w:rPr>
          <w:lang w:val="en-US" w:eastAsia="zh-CN"/>
        </w:rPr>
        <w:t>1</w:t>
      </w:r>
      <w:r w:rsidRPr="0073594C">
        <w:t>-1 lists B</w:t>
      </w:r>
      <w:r w:rsidRPr="0073594C">
        <w:rPr>
          <w:rFonts w:hint="eastAsia"/>
          <w:lang w:eastAsia="ja-JP"/>
        </w:rPr>
        <w:t xml:space="preserve">and </w:t>
      </w:r>
      <w:r w:rsidRPr="0073594C">
        <w:rPr>
          <w:lang w:val="en-US" w:eastAsia="zh-CN"/>
        </w:rPr>
        <w:t>n</w:t>
      </w:r>
      <w:r>
        <w:rPr>
          <w:lang w:val="en-US" w:eastAsia="zh-CN"/>
        </w:rPr>
        <w:t>1</w:t>
      </w:r>
      <w:r w:rsidRPr="0073594C">
        <w:rPr>
          <w:rFonts w:hint="eastAsia"/>
          <w:lang w:eastAsia="ja-JP"/>
        </w:rPr>
        <w:t xml:space="preserve"> </w:t>
      </w:r>
      <w:r w:rsidRPr="0073594C">
        <w:t>+ B</w:t>
      </w:r>
      <w:r w:rsidRPr="0073594C">
        <w:rPr>
          <w:rFonts w:hint="eastAsia"/>
          <w:lang w:eastAsia="ja-JP"/>
        </w:rPr>
        <w:t xml:space="preserve">and </w:t>
      </w:r>
      <w:r w:rsidRPr="0073594C">
        <w:rPr>
          <w:lang w:val="en-US" w:eastAsia="zh-CN"/>
        </w:rPr>
        <w:t>n</w:t>
      </w:r>
      <w:r>
        <w:rPr>
          <w:lang w:val="en-US" w:eastAsia="zh-CN"/>
        </w:rPr>
        <w:t>40 2UL bands CA</w:t>
      </w:r>
      <w:r w:rsidRPr="0073594C">
        <w:t xml:space="preserve">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order IMD f</w:t>
      </w:r>
      <w:r>
        <w:t>or the UE coexistence analysis.</w:t>
      </w:r>
    </w:p>
    <w:p w14:paraId="2F82E1BB" w14:textId="59D8264C" w:rsidR="004A3F59" w:rsidRPr="0073594C" w:rsidRDefault="004A3F59" w:rsidP="004A3F59">
      <w:r>
        <w:t>Table 5.59</w:t>
      </w:r>
      <w:r w:rsidRPr="0073594C">
        <w:t>.2.</w:t>
      </w:r>
      <w:r>
        <w:t>1</w:t>
      </w:r>
      <w:r w:rsidRPr="0073594C">
        <w:t>-2 lists B</w:t>
      </w:r>
      <w:r w:rsidRPr="0073594C">
        <w:rPr>
          <w:rFonts w:hint="eastAsia"/>
          <w:lang w:eastAsia="ja-JP"/>
        </w:rPr>
        <w:t xml:space="preserve">and </w:t>
      </w:r>
      <w:r w:rsidRPr="0073594C">
        <w:rPr>
          <w:lang w:val="en-US" w:eastAsia="zh-CN"/>
        </w:rPr>
        <w:t>n</w:t>
      </w:r>
      <w:r>
        <w:rPr>
          <w:lang w:val="en-US" w:eastAsia="zh-CN"/>
        </w:rPr>
        <w:t>1</w:t>
      </w:r>
      <w:r w:rsidRPr="0073594C">
        <w:rPr>
          <w:rFonts w:hint="eastAsia"/>
          <w:lang w:eastAsia="ja-JP"/>
        </w:rPr>
        <w:t xml:space="preserve"> </w:t>
      </w:r>
      <w:r w:rsidRPr="0073594C">
        <w:t>+ B</w:t>
      </w:r>
      <w:r w:rsidRPr="0073594C">
        <w:rPr>
          <w:rFonts w:hint="eastAsia"/>
          <w:lang w:eastAsia="ja-JP"/>
        </w:rPr>
        <w:t xml:space="preserve">and </w:t>
      </w:r>
      <w:r w:rsidRPr="0073594C">
        <w:rPr>
          <w:lang w:val="en-US" w:eastAsia="zh-CN"/>
        </w:rPr>
        <w:t>n</w:t>
      </w:r>
      <w:r>
        <w:rPr>
          <w:lang w:val="en-US" w:eastAsia="zh-CN"/>
        </w:rPr>
        <w:t>105 2UL bands CA</w:t>
      </w:r>
      <w:r w:rsidRPr="0073594C">
        <w:t xml:space="preserve">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order IMD f</w:t>
      </w:r>
      <w:r>
        <w:t>or the UE coexistence analysis.</w:t>
      </w:r>
    </w:p>
    <w:p w14:paraId="4B1A9A86" w14:textId="361961E6" w:rsidR="004A3F59" w:rsidRPr="0073594C" w:rsidRDefault="004A3F59" w:rsidP="004A3F59">
      <w:r>
        <w:t>Table 5.59</w:t>
      </w:r>
      <w:r w:rsidRPr="0073594C">
        <w:t>.2.</w:t>
      </w:r>
      <w:r>
        <w:t>1</w:t>
      </w:r>
      <w:r w:rsidRPr="0073594C">
        <w:t>-3 lists B</w:t>
      </w:r>
      <w:r w:rsidRPr="0073594C">
        <w:rPr>
          <w:rFonts w:hint="eastAsia"/>
          <w:lang w:eastAsia="ja-JP"/>
        </w:rPr>
        <w:t xml:space="preserve">and </w:t>
      </w:r>
      <w:r w:rsidRPr="0073594C">
        <w:rPr>
          <w:lang w:val="en-US" w:eastAsia="zh-CN"/>
        </w:rPr>
        <w:t>n</w:t>
      </w:r>
      <w:r>
        <w:rPr>
          <w:lang w:val="en-US" w:eastAsia="zh-CN"/>
        </w:rPr>
        <w:t>40</w:t>
      </w:r>
      <w:r w:rsidRPr="0073594C">
        <w:rPr>
          <w:rFonts w:hint="eastAsia"/>
          <w:lang w:eastAsia="ja-JP"/>
        </w:rPr>
        <w:t xml:space="preserve"> </w:t>
      </w:r>
      <w:r w:rsidRPr="0073594C">
        <w:t>+ B</w:t>
      </w:r>
      <w:r w:rsidRPr="0073594C">
        <w:rPr>
          <w:rFonts w:hint="eastAsia"/>
          <w:lang w:eastAsia="ja-JP"/>
        </w:rPr>
        <w:t xml:space="preserve">and </w:t>
      </w:r>
      <w:r w:rsidRPr="0073594C">
        <w:rPr>
          <w:lang w:val="en-US" w:eastAsia="zh-CN"/>
        </w:rPr>
        <w:t>n</w:t>
      </w:r>
      <w:r>
        <w:rPr>
          <w:lang w:val="en-US" w:eastAsia="zh-CN"/>
        </w:rPr>
        <w:t>105 2UL bands CA</w:t>
      </w:r>
      <w:r w:rsidRPr="0073594C">
        <w:t xml:space="preserve">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order IMD f</w:t>
      </w:r>
      <w:r>
        <w:t>or the UE coexistence analysis.</w:t>
      </w:r>
    </w:p>
    <w:p w14:paraId="56A6ED7B" w14:textId="77777777" w:rsidR="004A3F59" w:rsidRPr="0073594C" w:rsidRDefault="004A3F59" w:rsidP="004A3F59"/>
    <w:p w14:paraId="5CF1699D" w14:textId="48A08620" w:rsidR="004A3F59" w:rsidRPr="0073594C" w:rsidRDefault="004A3F59" w:rsidP="004A3F59">
      <w:pPr>
        <w:jc w:val="center"/>
        <w:rPr>
          <w:lang w:eastAsia="zh-CN"/>
        </w:rPr>
      </w:pPr>
      <w:r w:rsidRPr="0073594C">
        <w:rPr>
          <w:rFonts w:ascii="Arial" w:hAnsi="Arial" w:cs="Arial"/>
          <w:b/>
          <w:bCs/>
          <w:lang w:val="en-US"/>
        </w:rPr>
        <w:t xml:space="preserve">Table </w:t>
      </w:r>
      <w:r w:rsidRPr="0073594C">
        <w:rPr>
          <w:rFonts w:ascii="Arial" w:hAnsi="Arial" w:cs="Arial" w:hint="eastAsia"/>
          <w:b/>
          <w:bCs/>
          <w:lang w:val="en-US" w:eastAsia="zh-CN"/>
        </w:rPr>
        <w:t>5.</w:t>
      </w:r>
      <w:r>
        <w:rPr>
          <w:rFonts w:ascii="Arial" w:hAnsi="Arial" w:cs="Arial"/>
          <w:b/>
          <w:bCs/>
          <w:lang w:val="en-US" w:eastAsia="zh-CN"/>
        </w:rPr>
        <w:t>59</w:t>
      </w:r>
      <w:r w:rsidRPr="0073594C">
        <w:rPr>
          <w:rFonts w:ascii="Arial" w:hAnsi="Arial" w:cs="Arial"/>
          <w:b/>
          <w:bCs/>
          <w:lang w:val="en-US" w:eastAsia="zh-CN"/>
        </w:rPr>
        <w:t>.2</w:t>
      </w:r>
      <w:r w:rsidRPr="0073594C">
        <w:rPr>
          <w:rFonts w:ascii="Arial" w:hAnsi="Arial" w:cs="Arial"/>
          <w:b/>
          <w:bCs/>
          <w:lang w:val="en-US"/>
        </w:rPr>
        <w:t>.</w:t>
      </w:r>
      <w:r>
        <w:rPr>
          <w:rFonts w:ascii="Arial" w:hAnsi="Arial" w:cs="Arial"/>
          <w:b/>
          <w:bCs/>
          <w:lang w:val="en-US" w:eastAsia="zh-CN"/>
        </w:rPr>
        <w:t>1</w:t>
      </w:r>
      <w:r w:rsidRPr="0073594C">
        <w:rPr>
          <w:rFonts w:ascii="Arial" w:hAnsi="Arial" w:cs="Arial"/>
          <w:b/>
          <w:bCs/>
          <w:lang w:val="en-US"/>
        </w:rPr>
        <w:t xml:space="preserve">-1: Band </w:t>
      </w:r>
      <w:r w:rsidRPr="0073594C">
        <w:rPr>
          <w:rFonts w:ascii="Arial" w:hAnsi="Arial" w:cs="Arial"/>
          <w:b/>
          <w:bCs/>
          <w:lang w:val="en-US" w:eastAsia="zh-CN"/>
        </w:rPr>
        <w:t>n</w:t>
      </w:r>
      <w:r>
        <w:rPr>
          <w:rFonts w:ascii="Arial" w:hAnsi="Arial" w:cs="Arial"/>
          <w:b/>
          <w:bCs/>
          <w:lang w:val="en-US" w:eastAsia="zh-CN"/>
        </w:rPr>
        <w:t>1</w:t>
      </w:r>
      <w:r w:rsidRPr="0073594C">
        <w:rPr>
          <w:rFonts w:ascii="Arial" w:hAnsi="Arial" w:cs="Arial"/>
          <w:b/>
          <w:bCs/>
          <w:lang w:val="en-US"/>
        </w:rPr>
        <w:t xml:space="preserve"> and Band </w:t>
      </w:r>
      <w:r w:rsidRPr="0073594C">
        <w:rPr>
          <w:rFonts w:ascii="Arial" w:hAnsi="Arial" w:cs="Arial"/>
          <w:b/>
          <w:bCs/>
          <w:lang w:val="en-US" w:eastAsia="zh-CN"/>
        </w:rPr>
        <w:t>n</w:t>
      </w:r>
      <w:r>
        <w:rPr>
          <w:rFonts w:ascii="Arial" w:hAnsi="Arial" w:cs="Arial"/>
          <w:b/>
          <w:bCs/>
          <w:lang w:val="en-US" w:eastAsia="zh-CN"/>
        </w:rPr>
        <w:t>40</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harmonics and IMD products</w:t>
      </w:r>
    </w:p>
    <w:tbl>
      <w:tblPr>
        <w:tblW w:w="10060" w:type="dxa"/>
        <w:tblInd w:w="113" w:type="dxa"/>
        <w:tblLook w:val="04A0" w:firstRow="1" w:lastRow="0" w:firstColumn="1" w:lastColumn="0" w:noHBand="0" w:noVBand="1"/>
      </w:tblPr>
      <w:tblGrid>
        <w:gridCol w:w="2547"/>
        <w:gridCol w:w="1843"/>
        <w:gridCol w:w="1842"/>
        <w:gridCol w:w="1985"/>
        <w:gridCol w:w="1843"/>
      </w:tblGrid>
      <w:tr w:rsidR="004A3F59" w:rsidRPr="0073594C" w14:paraId="3E017F2A" w14:textId="77777777" w:rsidTr="005A4037">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6D9563" w14:textId="77777777" w:rsidR="004A3F59" w:rsidRPr="0073594C" w:rsidRDefault="004A3F59" w:rsidP="005A4037">
            <w:pPr>
              <w:spacing w:after="0"/>
              <w:rPr>
                <w:rFonts w:ascii="Arial" w:hAnsi="Arial" w:cs="Arial"/>
                <w:b/>
                <w:bCs/>
                <w:color w:val="000000"/>
                <w:sz w:val="18"/>
                <w:szCs w:val="18"/>
                <w:lang w:val="en-US" w:eastAsia="ja-JP"/>
              </w:rPr>
            </w:pPr>
            <w:r>
              <w:rPr>
                <w:rFonts w:ascii="Arial" w:hAnsi="Arial" w:cs="Arial"/>
                <w:b/>
                <w:bCs/>
                <w:color w:val="000000"/>
                <w:sz w:val="18"/>
                <w:szCs w:val="18"/>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6B08B946" w14:textId="77777777" w:rsidR="004A3F59" w:rsidRPr="0073594C" w:rsidRDefault="004A3F59"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fx_low</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48B8A91E" w14:textId="77777777" w:rsidR="004A3F59" w:rsidRPr="0073594C" w:rsidRDefault="004A3F59"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fx_high</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6F3CB2F2" w14:textId="77777777" w:rsidR="004A3F59" w:rsidRPr="0073594C" w:rsidRDefault="004A3F59"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fy_low</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06A9DFF5" w14:textId="77777777" w:rsidR="004A3F59" w:rsidRPr="0073594C" w:rsidRDefault="004A3F59"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fy_high</w:t>
            </w:r>
          </w:p>
        </w:tc>
      </w:tr>
      <w:tr w:rsidR="004A3F59" w:rsidRPr="0073594C" w14:paraId="3EF2CDB6"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A783AD5"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UL Frequency [MHz]</w:t>
            </w:r>
          </w:p>
        </w:tc>
        <w:tc>
          <w:tcPr>
            <w:tcW w:w="1843" w:type="dxa"/>
            <w:tcBorders>
              <w:top w:val="nil"/>
              <w:left w:val="nil"/>
              <w:bottom w:val="single" w:sz="4" w:space="0" w:color="auto"/>
              <w:right w:val="single" w:sz="4" w:space="0" w:color="auto"/>
            </w:tcBorders>
            <w:shd w:val="clear" w:color="auto" w:fill="auto"/>
            <w:noWrap/>
            <w:vAlign w:val="center"/>
          </w:tcPr>
          <w:p w14:paraId="5175EFA5"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1920</w:t>
            </w:r>
          </w:p>
        </w:tc>
        <w:tc>
          <w:tcPr>
            <w:tcW w:w="1842" w:type="dxa"/>
            <w:tcBorders>
              <w:top w:val="nil"/>
              <w:left w:val="nil"/>
              <w:bottom w:val="single" w:sz="4" w:space="0" w:color="auto"/>
              <w:right w:val="single" w:sz="4" w:space="0" w:color="auto"/>
            </w:tcBorders>
            <w:shd w:val="clear" w:color="auto" w:fill="auto"/>
            <w:noWrap/>
            <w:vAlign w:val="center"/>
          </w:tcPr>
          <w:p w14:paraId="347766DB"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1980</w:t>
            </w:r>
          </w:p>
        </w:tc>
        <w:tc>
          <w:tcPr>
            <w:tcW w:w="1985" w:type="dxa"/>
            <w:tcBorders>
              <w:top w:val="nil"/>
              <w:left w:val="nil"/>
              <w:bottom w:val="single" w:sz="4" w:space="0" w:color="auto"/>
              <w:right w:val="single" w:sz="4" w:space="0" w:color="auto"/>
            </w:tcBorders>
            <w:shd w:val="clear" w:color="auto" w:fill="auto"/>
            <w:noWrap/>
            <w:vAlign w:val="center"/>
          </w:tcPr>
          <w:p w14:paraId="63B1B832"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2300</w:t>
            </w:r>
          </w:p>
        </w:tc>
        <w:tc>
          <w:tcPr>
            <w:tcW w:w="1843" w:type="dxa"/>
            <w:tcBorders>
              <w:top w:val="nil"/>
              <w:left w:val="nil"/>
              <w:bottom w:val="single" w:sz="4" w:space="0" w:color="auto"/>
              <w:right w:val="single" w:sz="4" w:space="0" w:color="auto"/>
            </w:tcBorders>
            <w:shd w:val="clear" w:color="auto" w:fill="auto"/>
            <w:noWrap/>
            <w:vAlign w:val="center"/>
          </w:tcPr>
          <w:p w14:paraId="33F451CC"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2400</w:t>
            </w:r>
          </w:p>
        </w:tc>
      </w:tr>
      <w:tr w:rsidR="004A3F59" w:rsidRPr="0073594C" w14:paraId="5DE610CE"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3CA875A"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DL Frequency [MHz]</w:t>
            </w:r>
          </w:p>
        </w:tc>
        <w:tc>
          <w:tcPr>
            <w:tcW w:w="1843" w:type="dxa"/>
            <w:tcBorders>
              <w:top w:val="nil"/>
              <w:left w:val="nil"/>
              <w:bottom w:val="single" w:sz="4" w:space="0" w:color="auto"/>
              <w:right w:val="single" w:sz="4" w:space="0" w:color="auto"/>
            </w:tcBorders>
            <w:shd w:val="clear" w:color="auto" w:fill="auto"/>
            <w:noWrap/>
            <w:vAlign w:val="center"/>
          </w:tcPr>
          <w:p w14:paraId="0BB73F12"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2110</w:t>
            </w:r>
          </w:p>
        </w:tc>
        <w:tc>
          <w:tcPr>
            <w:tcW w:w="1842" w:type="dxa"/>
            <w:tcBorders>
              <w:top w:val="nil"/>
              <w:left w:val="nil"/>
              <w:bottom w:val="single" w:sz="4" w:space="0" w:color="auto"/>
              <w:right w:val="single" w:sz="4" w:space="0" w:color="auto"/>
            </w:tcBorders>
            <w:shd w:val="clear" w:color="auto" w:fill="auto"/>
            <w:noWrap/>
            <w:vAlign w:val="center"/>
          </w:tcPr>
          <w:p w14:paraId="0FFB51EF"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2170</w:t>
            </w:r>
          </w:p>
        </w:tc>
        <w:tc>
          <w:tcPr>
            <w:tcW w:w="1985" w:type="dxa"/>
            <w:tcBorders>
              <w:top w:val="nil"/>
              <w:left w:val="nil"/>
              <w:bottom w:val="single" w:sz="4" w:space="0" w:color="auto"/>
              <w:right w:val="single" w:sz="4" w:space="0" w:color="auto"/>
            </w:tcBorders>
            <w:shd w:val="clear" w:color="auto" w:fill="auto"/>
            <w:noWrap/>
            <w:vAlign w:val="center"/>
          </w:tcPr>
          <w:p w14:paraId="378300BC"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2300</w:t>
            </w:r>
          </w:p>
        </w:tc>
        <w:tc>
          <w:tcPr>
            <w:tcW w:w="1843" w:type="dxa"/>
            <w:tcBorders>
              <w:top w:val="nil"/>
              <w:left w:val="nil"/>
              <w:bottom w:val="single" w:sz="4" w:space="0" w:color="auto"/>
              <w:right w:val="single" w:sz="4" w:space="0" w:color="auto"/>
            </w:tcBorders>
            <w:shd w:val="clear" w:color="auto" w:fill="auto"/>
            <w:noWrap/>
            <w:vAlign w:val="center"/>
          </w:tcPr>
          <w:p w14:paraId="37C00E01"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2400</w:t>
            </w:r>
          </w:p>
        </w:tc>
      </w:tr>
      <w:tr w:rsidR="004A3F59" w:rsidRPr="0073594C" w14:paraId="24836834"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E1FA3DF"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2nd order IMD products</w:t>
            </w:r>
          </w:p>
        </w:tc>
        <w:tc>
          <w:tcPr>
            <w:tcW w:w="1843" w:type="dxa"/>
            <w:tcBorders>
              <w:top w:val="nil"/>
              <w:left w:val="nil"/>
              <w:bottom w:val="single" w:sz="4" w:space="0" w:color="auto"/>
              <w:right w:val="single" w:sz="4" w:space="0" w:color="auto"/>
            </w:tcBorders>
            <w:shd w:val="clear" w:color="auto" w:fill="auto"/>
            <w:noWrap/>
            <w:vAlign w:val="center"/>
          </w:tcPr>
          <w:p w14:paraId="7EDE9792"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fx_high|</w:t>
            </w:r>
          </w:p>
        </w:tc>
        <w:tc>
          <w:tcPr>
            <w:tcW w:w="1842" w:type="dxa"/>
            <w:tcBorders>
              <w:top w:val="nil"/>
              <w:left w:val="nil"/>
              <w:bottom w:val="single" w:sz="4" w:space="0" w:color="auto"/>
              <w:right w:val="single" w:sz="4" w:space="0" w:color="auto"/>
            </w:tcBorders>
            <w:shd w:val="clear" w:color="auto" w:fill="auto"/>
            <w:noWrap/>
            <w:vAlign w:val="center"/>
          </w:tcPr>
          <w:p w14:paraId="3C69BC04"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fx_low|</w:t>
            </w:r>
          </w:p>
        </w:tc>
        <w:tc>
          <w:tcPr>
            <w:tcW w:w="1985" w:type="dxa"/>
            <w:tcBorders>
              <w:top w:val="nil"/>
              <w:left w:val="nil"/>
              <w:bottom w:val="single" w:sz="4" w:space="0" w:color="auto"/>
              <w:right w:val="single" w:sz="4" w:space="0" w:color="auto"/>
            </w:tcBorders>
            <w:shd w:val="clear" w:color="auto" w:fill="auto"/>
            <w:noWrap/>
            <w:vAlign w:val="center"/>
          </w:tcPr>
          <w:p w14:paraId="3F5EC895"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fx_low|</w:t>
            </w:r>
          </w:p>
        </w:tc>
        <w:tc>
          <w:tcPr>
            <w:tcW w:w="1843" w:type="dxa"/>
            <w:tcBorders>
              <w:top w:val="nil"/>
              <w:left w:val="nil"/>
              <w:bottom w:val="single" w:sz="4" w:space="0" w:color="auto"/>
              <w:right w:val="single" w:sz="4" w:space="0" w:color="auto"/>
            </w:tcBorders>
            <w:shd w:val="clear" w:color="auto" w:fill="auto"/>
            <w:noWrap/>
            <w:vAlign w:val="center"/>
          </w:tcPr>
          <w:p w14:paraId="3241E1E2"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fx_high|</w:t>
            </w:r>
          </w:p>
        </w:tc>
      </w:tr>
      <w:tr w:rsidR="004A3F59" w:rsidRPr="0073594C" w14:paraId="1D1AA987"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0416935"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486DF9AF"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320</w:t>
            </w:r>
          </w:p>
        </w:tc>
        <w:tc>
          <w:tcPr>
            <w:tcW w:w="1842" w:type="dxa"/>
            <w:tcBorders>
              <w:top w:val="nil"/>
              <w:left w:val="nil"/>
              <w:bottom w:val="single" w:sz="4" w:space="0" w:color="auto"/>
              <w:right w:val="single" w:sz="4" w:space="0" w:color="auto"/>
            </w:tcBorders>
            <w:shd w:val="clear" w:color="auto" w:fill="auto"/>
            <w:noWrap/>
            <w:vAlign w:val="center"/>
          </w:tcPr>
          <w:p w14:paraId="3E1089D6"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480</w:t>
            </w:r>
          </w:p>
        </w:tc>
        <w:tc>
          <w:tcPr>
            <w:tcW w:w="1985" w:type="dxa"/>
            <w:tcBorders>
              <w:top w:val="nil"/>
              <w:left w:val="nil"/>
              <w:bottom w:val="single" w:sz="4" w:space="0" w:color="auto"/>
              <w:right w:val="single" w:sz="4" w:space="0" w:color="auto"/>
            </w:tcBorders>
            <w:shd w:val="clear" w:color="auto" w:fill="auto"/>
            <w:noWrap/>
            <w:vAlign w:val="center"/>
          </w:tcPr>
          <w:p w14:paraId="1B84B9BA"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4220</w:t>
            </w:r>
          </w:p>
        </w:tc>
        <w:tc>
          <w:tcPr>
            <w:tcW w:w="1843" w:type="dxa"/>
            <w:tcBorders>
              <w:top w:val="nil"/>
              <w:left w:val="nil"/>
              <w:bottom w:val="single" w:sz="4" w:space="0" w:color="auto"/>
              <w:right w:val="single" w:sz="4" w:space="0" w:color="auto"/>
            </w:tcBorders>
            <w:shd w:val="clear" w:color="auto" w:fill="auto"/>
            <w:noWrap/>
            <w:vAlign w:val="center"/>
          </w:tcPr>
          <w:p w14:paraId="4DD5C606"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4380</w:t>
            </w:r>
          </w:p>
        </w:tc>
      </w:tr>
      <w:tr w:rsidR="004A3F59" w:rsidRPr="0073594C" w14:paraId="3C8E0D78"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2E64F40"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787B0E5B"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fy_high|</w:t>
            </w:r>
          </w:p>
        </w:tc>
        <w:tc>
          <w:tcPr>
            <w:tcW w:w="1842" w:type="dxa"/>
            <w:tcBorders>
              <w:top w:val="nil"/>
              <w:left w:val="nil"/>
              <w:bottom w:val="single" w:sz="4" w:space="0" w:color="auto"/>
              <w:right w:val="single" w:sz="4" w:space="0" w:color="auto"/>
            </w:tcBorders>
            <w:shd w:val="clear" w:color="auto" w:fill="auto"/>
            <w:noWrap/>
            <w:vAlign w:val="center"/>
          </w:tcPr>
          <w:p w14:paraId="23E2BD89"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fy_low|</w:t>
            </w:r>
          </w:p>
        </w:tc>
        <w:tc>
          <w:tcPr>
            <w:tcW w:w="1985" w:type="dxa"/>
            <w:tcBorders>
              <w:top w:val="nil"/>
              <w:left w:val="nil"/>
              <w:bottom w:val="single" w:sz="4" w:space="0" w:color="auto"/>
              <w:right w:val="single" w:sz="4" w:space="0" w:color="auto"/>
            </w:tcBorders>
            <w:shd w:val="clear" w:color="auto" w:fill="auto"/>
            <w:noWrap/>
            <w:vAlign w:val="center"/>
          </w:tcPr>
          <w:p w14:paraId="4C8DE9A4"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fx_high|</w:t>
            </w:r>
          </w:p>
        </w:tc>
        <w:tc>
          <w:tcPr>
            <w:tcW w:w="1843" w:type="dxa"/>
            <w:tcBorders>
              <w:top w:val="nil"/>
              <w:left w:val="nil"/>
              <w:bottom w:val="single" w:sz="4" w:space="0" w:color="auto"/>
              <w:right w:val="single" w:sz="4" w:space="0" w:color="auto"/>
            </w:tcBorders>
            <w:shd w:val="clear" w:color="auto" w:fill="auto"/>
            <w:noWrap/>
            <w:vAlign w:val="center"/>
          </w:tcPr>
          <w:p w14:paraId="7B490D3E"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 fx_low|</w:t>
            </w:r>
          </w:p>
        </w:tc>
      </w:tr>
      <w:tr w:rsidR="004A3F59" w:rsidRPr="0073594C" w14:paraId="694A5C65"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0A77782"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23A07192"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1440</w:t>
            </w:r>
          </w:p>
        </w:tc>
        <w:tc>
          <w:tcPr>
            <w:tcW w:w="1842" w:type="dxa"/>
            <w:tcBorders>
              <w:top w:val="nil"/>
              <w:left w:val="nil"/>
              <w:bottom w:val="single" w:sz="4" w:space="0" w:color="auto"/>
              <w:right w:val="single" w:sz="4" w:space="0" w:color="auto"/>
            </w:tcBorders>
            <w:shd w:val="clear" w:color="auto" w:fill="auto"/>
            <w:noWrap/>
            <w:vAlign w:val="center"/>
          </w:tcPr>
          <w:p w14:paraId="5D31C27B"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1660</w:t>
            </w:r>
          </w:p>
        </w:tc>
        <w:tc>
          <w:tcPr>
            <w:tcW w:w="1985" w:type="dxa"/>
            <w:tcBorders>
              <w:top w:val="nil"/>
              <w:left w:val="nil"/>
              <w:bottom w:val="single" w:sz="4" w:space="0" w:color="auto"/>
              <w:right w:val="single" w:sz="4" w:space="0" w:color="auto"/>
            </w:tcBorders>
            <w:shd w:val="clear" w:color="auto" w:fill="auto"/>
            <w:noWrap/>
            <w:vAlign w:val="center"/>
          </w:tcPr>
          <w:p w14:paraId="58FEDDB8"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2620</w:t>
            </w:r>
          </w:p>
        </w:tc>
        <w:tc>
          <w:tcPr>
            <w:tcW w:w="1843" w:type="dxa"/>
            <w:tcBorders>
              <w:top w:val="nil"/>
              <w:left w:val="nil"/>
              <w:bottom w:val="single" w:sz="4" w:space="0" w:color="auto"/>
              <w:right w:val="single" w:sz="4" w:space="0" w:color="auto"/>
            </w:tcBorders>
            <w:shd w:val="clear" w:color="auto" w:fill="auto"/>
            <w:noWrap/>
            <w:vAlign w:val="center"/>
          </w:tcPr>
          <w:p w14:paraId="448CD168"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2880</w:t>
            </w:r>
          </w:p>
        </w:tc>
      </w:tr>
      <w:tr w:rsidR="004A3F59" w:rsidRPr="0073594C" w14:paraId="40B4034F"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4C771D2"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52666B0A"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fy_low|</w:t>
            </w:r>
          </w:p>
        </w:tc>
        <w:tc>
          <w:tcPr>
            <w:tcW w:w="1842" w:type="dxa"/>
            <w:tcBorders>
              <w:top w:val="nil"/>
              <w:left w:val="nil"/>
              <w:bottom w:val="single" w:sz="4" w:space="0" w:color="auto"/>
              <w:right w:val="single" w:sz="4" w:space="0" w:color="auto"/>
            </w:tcBorders>
            <w:shd w:val="clear" w:color="auto" w:fill="auto"/>
            <w:noWrap/>
            <w:vAlign w:val="center"/>
          </w:tcPr>
          <w:p w14:paraId="3E255219"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fy_high|</w:t>
            </w:r>
          </w:p>
        </w:tc>
        <w:tc>
          <w:tcPr>
            <w:tcW w:w="1985" w:type="dxa"/>
            <w:tcBorders>
              <w:top w:val="nil"/>
              <w:left w:val="nil"/>
              <w:bottom w:val="single" w:sz="4" w:space="0" w:color="auto"/>
              <w:right w:val="single" w:sz="4" w:space="0" w:color="auto"/>
            </w:tcBorders>
            <w:shd w:val="clear" w:color="auto" w:fill="auto"/>
            <w:noWrap/>
            <w:vAlign w:val="center"/>
          </w:tcPr>
          <w:p w14:paraId="38CB5F66"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fx_low|</w:t>
            </w:r>
          </w:p>
        </w:tc>
        <w:tc>
          <w:tcPr>
            <w:tcW w:w="1843" w:type="dxa"/>
            <w:tcBorders>
              <w:top w:val="nil"/>
              <w:left w:val="nil"/>
              <w:bottom w:val="single" w:sz="4" w:space="0" w:color="auto"/>
              <w:right w:val="single" w:sz="4" w:space="0" w:color="auto"/>
            </w:tcBorders>
            <w:shd w:val="clear" w:color="auto" w:fill="auto"/>
            <w:noWrap/>
            <w:vAlign w:val="center"/>
          </w:tcPr>
          <w:p w14:paraId="6D17AF7B"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 fx_high|</w:t>
            </w:r>
          </w:p>
        </w:tc>
      </w:tr>
      <w:tr w:rsidR="004A3F59" w:rsidRPr="0073594C" w14:paraId="51357029"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4EFD0D4"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0F2B3AC6"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6140</w:t>
            </w:r>
          </w:p>
        </w:tc>
        <w:tc>
          <w:tcPr>
            <w:tcW w:w="1842" w:type="dxa"/>
            <w:tcBorders>
              <w:top w:val="nil"/>
              <w:left w:val="nil"/>
              <w:bottom w:val="single" w:sz="4" w:space="0" w:color="auto"/>
              <w:right w:val="single" w:sz="4" w:space="0" w:color="auto"/>
            </w:tcBorders>
            <w:shd w:val="clear" w:color="auto" w:fill="auto"/>
            <w:noWrap/>
            <w:vAlign w:val="center"/>
          </w:tcPr>
          <w:p w14:paraId="087A64AC"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6360</w:t>
            </w:r>
          </w:p>
        </w:tc>
        <w:tc>
          <w:tcPr>
            <w:tcW w:w="1985" w:type="dxa"/>
            <w:tcBorders>
              <w:top w:val="nil"/>
              <w:left w:val="nil"/>
              <w:bottom w:val="single" w:sz="4" w:space="0" w:color="auto"/>
              <w:right w:val="single" w:sz="4" w:space="0" w:color="auto"/>
            </w:tcBorders>
            <w:shd w:val="clear" w:color="auto" w:fill="auto"/>
            <w:noWrap/>
            <w:vAlign w:val="center"/>
          </w:tcPr>
          <w:p w14:paraId="5A74CA70"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6520</w:t>
            </w:r>
          </w:p>
        </w:tc>
        <w:tc>
          <w:tcPr>
            <w:tcW w:w="1843" w:type="dxa"/>
            <w:tcBorders>
              <w:top w:val="nil"/>
              <w:left w:val="nil"/>
              <w:bottom w:val="single" w:sz="4" w:space="0" w:color="auto"/>
              <w:right w:val="single" w:sz="4" w:space="0" w:color="auto"/>
            </w:tcBorders>
            <w:shd w:val="clear" w:color="auto" w:fill="auto"/>
            <w:noWrap/>
            <w:vAlign w:val="center"/>
          </w:tcPr>
          <w:p w14:paraId="4D870E1E"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6780</w:t>
            </w:r>
          </w:p>
        </w:tc>
      </w:tr>
      <w:tr w:rsidR="004A3F59" w:rsidRPr="0073594C" w14:paraId="4ABFABA3"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A1CB7E1"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Two-tone 4th order IMD products</w:t>
            </w:r>
          </w:p>
        </w:tc>
        <w:tc>
          <w:tcPr>
            <w:tcW w:w="1843" w:type="dxa"/>
            <w:tcBorders>
              <w:top w:val="nil"/>
              <w:left w:val="nil"/>
              <w:bottom w:val="single" w:sz="4" w:space="0" w:color="auto"/>
              <w:right w:val="single" w:sz="4" w:space="0" w:color="auto"/>
            </w:tcBorders>
            <w:shd w:val="clear" w:color="auto" w:fill="FFFFFF" w:themeFill="background1"/>
            <w:noWrap/>
            <w:vAlign w:val="center"/>
          </w:tcPr>
          <w:p w14:paraId="0AC6E432"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|3*fx_low –1* fy_high|</w:t>
            </w:r>
          </w:p>
        </w:tc>
        <w:tc>
          <w:tcPr>
            <w:tcW w:w="1842" w:type="dxa"/>
            <w:tcBorders>
              <w:top w:val="nil"/>
              <w:left w:val="nil"/>
              <w:bottom w:val="single" w:sz="4" w:space="0" w:color="auto"/>
              <w:right w:val="single" w:sz="4" w:space="0" w:color="auto"/>
            </w:tcBorders>
            <w:shd w:val="clear" w:color="auto" w:fill="auto"/>
            <w:noWrap/>
            <w:vAlign w:val="center"/>
          </w:tcPr>
          <w:p w14:paraId="0B2D0126"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|3*fx_high – 1*fy_low|</w:t>
            </w:r>
          </w:p>
        </w:tc>
        <w:tc>
          <w:tcPr>
            <w:tcW w:w="1985" w:type="dxa"/>
            <w:tcBorders>
              <w:top w:val="nil"/>
              <w:left w:val="nil"/>
              <w:bottom w:val="single" w:sz="4" w:space="0" w:color="auto"/>
              <w:right w:val="single" w:sz="4" w:space="0" w:color="auto"/>
            </w:tcBorders>
            <w:shd w:val="clear" w:color="auto" w:fill="auto"/>
            <w:noWrap/>
            <w:vAlign w:val="center"/>
          </w:tcPr>
          <w:p w14:paraId="5891BE02"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|3*fy_low – 1*fx_high|</w:t>
            </w:r>
          </w:p>
        </w:tc>
        <w:tc>
          <w:tcPr>
            <w:tcW w:w="1843" w:type="dxa"/>
            <w:tcBorders>
              <w:top w:val="nil"/>
              <w:left w:val="nil"/>
              <w:bottom w:val="single" w:sz="4" w:space="0" w:color="auto"/>
              <w:right w:val="single" w:sz="4" w:space="0" w:color="auto"/>
            </w:tcBorders>
            <w:shd w:val="clear" w:color="auto" w:fill="auto"/>
            <w:noWrap/>
            <w:vAlign w:val="center"/>
          </w:tcPr>
          <w:p w14:paraId="6A333D33"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|3*fy_high – 1*fx_low|</w:t>
            </w:r>
          </w:p>
        </w:tc>
      </w:tr>
      <w:tr w:rsidR="004A3F59" w:rsidRPr="0073594C" w14:paraId="73FB893A"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6286B73"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47AEEF72"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3360</w:t>
            </w:r>
          </w:p>
        </w:tc>
        <w:tc>
          <w:tcPr>
            <w:tcW w:w="1842" w:type="dxa"/>
            <w:tcBorders>
              <w:top w:val="nil"/>
              <w:left w:val="nil"/>
              <w:bottom w:val="single" w:sz="4" w:space="0" w:color="auto"/>
              <w:right w:val="single" w:sz="4" w:space="0" w:color="auto"/>
            </w:tcBorders>
            <w:shd w:val="clear" w:color="auto" w:fill="auto"/>
            <w:noWrap/>
            <w:vAlign w:val="center"/>
          </w:tcPr>
          <w:p w14:paraId="1D24CBFF"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3640</w:t>
            </w:r>
          </w:p>
        </w:tc>
        <w:tc>
          <w:tcPr>
            <w:tcW w:w="1985" w:type="dxa"/>
            <w:tcBorders>
              <w:top w:val="nil"/>
              <w:left w:val="nil"/>
              <w:bottom w:val="single" w:sz="4" w:space="0" w:color="auto"/>
              <w:right w:val="single" w:sz="4" w:space="0" w:color="auto"/>
            </w:tcBorders>
            <w:shd w:val="clear" w:color="auto" w:fill="auto"/>
            <w:noWrap/>
            <w:vAlign w:val="center"/>
          </w:tcPr>
          <w:p w14:paraId="27B2B879"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4920</w:t>
            </w:r>
          </w:p>
        </w:tc>
        <w:tc>
          <w:tcPr>
            <w:tcW w:w="1843" w:type="dxa"/>
            <w:tcBorders>
              <w:top w:val="nil"/>
              <w:left w:val="nil"/>
              <w:bottom w:val="single" w:sz="4" w:space="0" w:color="auto"/>
              <w:right w:val="single" w:sz="4" w:space="0" w:color="auto"/>
            </w:tcBorders>
            <w:shd w:val="clear" w:color="auto" w:fill="auto"/>
            <w:noWrap/>
            <w:vAlign w:val="center"/>
          </w:tcPr>
          <w:p w14:paraId="0E5BD4B3"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5280</w:t>
            </w:r>
          </w:p>
        </w:tc>
      </w:tr>
      <w:tr w:rsidR="004A3F59" w:rsidRPr="0073594C" w14:paraId="7B317395"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3CC6ABD"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24278118"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–2* fy_high|</w:t>
            </w:r>
          </w:p>
        </w:tc>
        <w:tc>
          <w:tcPr>
            <w:tcW w:w="1842" w:type="dxa"/>
            <w:tcBorders>
              <w:top w:val="nil"/>
              <w:left w:val="nil"/>
              <w:bottom w:val="single" w:sz="4" w:space="0" w:color="auto"/>
              <w:right w:val="single" w:sz="4" w:space="0" w:color="auto"/>
            </w:tcBorders>
            <w:shd w:val="clear" w:color="auto" w:fill="auto"/>
            <w:noWrap/>
            <w:vAlign w:val="center"/>
          </w:tcPr>
          <w:p w14:paraId="1A90448C"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–2* fy_low|</w:t>
            </w:r>
          </w:p>
        </w:tc>
        <w:tc>
          <w:tcPr>
            <w:tcW w:w="1985" w:type="dxa"/>
            <w:tcBorders>
              <w:top w:val="nil"/>
              <w:left w:val="nil"/>
              <w:bottom w:val="single" w:sz="4" w:space="0" w:color="auto"/>
              <w:right w:val="single" w:sz="4" w:space="0" w:color="auto"/>
            </w:tcBorders>
            <w:shd w:val="clear" w:color="auto" w:fill="auto"/>
            <w:noWrap/>
            <w:vAlign w:val="center"/>
          </w:tcPr>
          <w:p w14:paraId="2BA265A2"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+2* fy_low|</w:t>
            </w:r>
          </w:p>
        </w:tc>
        <w:tc>
          <w:tcPr>
            <w:tcW w:w="1843" w:type="dxa"/>
            <w:tcBorders>
              <w:top w:val="nil"/>
              <w:left w:val="nil"/>
              <w:bottom w:val="single" w:sz="4" w:space="0" w:color="auto"/>
              <w:right w:val="single" w:sz="4" w:space="0" w:color="auto"/>
            </w:tcBorders>
            <w:shd w:val="clear" w:color="auto" w:fill="auto"/>
            <w:noWrap/>
            <w:vAlign w:val="center"/>
          </w:tcPr>
          <w:p w14:paraId="1021C93A"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+2* fy_high|</w:t>
            </w:r>
          </w:p>
        </w:tc>
      </w:tr>
      <w:tr w:rsidR="004A3F59" w:rsidRPr="0073594C" w14:paraId="2C00AB9E"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32C2034"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3EDC3525" w14:textId="77777777" w:rsidR="004A3F59" w:rsidRPr="00EA26FA" w:rsidRDefault="004A3F59" w:rsidP="005A4037">
            <w:pPr>
              <w:spacing w:after="0"/>
              <w:jc w:val="center"/>
              <w:rPr>
                <w:rFonts w:ascii="Arial" w:hAnsi="Arial" w:cs="Arial"/>
                <w:color w:val="000000"/>
                <w:sz w:val="18"/>
                <w:szCs w:val="18"/>
                <w:highlight w:val="yellow"/>
                <w:lang w:val="en-US" w:eastAsia="ja-JP"/>
              </w:rPr>
            </w:pPr>
            <w:r w:rsidRPr="00EA26FA">
              <w:rPr>
                <w:rFonts w:ascii="Arial" w:hAnsi="Arial" w:cs="Arial"/>
                <w:color w:val="000000"/>
                <w:sz w:val="16"/>
                <w:szCs w:val="16"/>
                <w:highlight w:val="yellow"/>
              </w:rPr>
              <w:t>960</w:t>
            </w:r>
          </w:p>
        </w:tc>
        <w:tc>
          <w:tcPr>
            <w:tcW w:w="1842" w:type="dxa"/>
            <w:tcBorders>
              <w:top w:val="nil"/>
              <w:left w:val="nil"/>
              <w:bottom w:val="single" w:sz="4" w:space="0" w:color="auto"/>
              <w:right w:val="single" w:sz="4" w:space="0" w:color="auto"/>
            </w:tcBorders>
            <w:shd w:val="clear" w:color="auto" w:fill="auto"/>
            <w:noWrap/>
            <w:vAlign w:val="center"/>
          </w:tcPr>
          <w:p w14:paraId="20EFA682" w14:textId="77777777" w:rsidR="004A3F59" w:rsidRPr="00EA26FA" w:rsidRDefault="004A3F59" w:rsidP="005A4037">
            <w:pPr>
              <w:spacing w:after="0"/>
              <w:jc w:val="center"/>
              <w:rPr>
                <w:rFonts w:ascii="Arial" w:hAnsi="Arial" w:cs="Arial"/>
                <w:color w:val="000000"/>
                <w:sz w:val="18"/>
                <w:szCs w:val="18"/>
                <w:highlight w:val="yellow"/>
                <w:lang w:val="en-US" w:eastAsia="ja-JP"/>
              </w:rPr>
            </w:pPr>
            <w:r w:rsidRPr="00EA26FA">
              <w:rPr>
                <w:rFonts w:ascii="Arial" w:hAnsi="Arial" w:cs="Arial"/>
                <w:color w:val="000000"/>
                <w:sz w:val="16"/>
                <w:szCs w:val="16"/>
                <w:highlight w:val="yellow"/>
              </w:rPr>
              <w:t>640</w:t>
            </w:r>
          </w:p>
        </w:tc>
        <w:tc>
          <w:tcPr>
            <w:tcW w:w="1985" w:type="dxa"/>
            <w:tcBorders>
              <w:top w:val="nil"/>
              <w:left w:val="nil"/>
              <w:bottom w:val="single" w:sz="4" w:space="0" w:color="auto"/>
              <w:right w:val="single" w:sz="4" w:space="0" w:color="auto"/>
            </w:tcBorders>
            <w:shd w:val="clear" w:color="auto" w:fill="auto"/>
            <w:noWrap/>
            <w:vAlign w:val="center"/>
          </w:tcPr>
          <w:p w14:paraId="24D38971"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8440</w:t>
            </w:r>
          </w:p>
        </w:tc>
        <w:tc>
          <w:tcPr>
            <w:tcW w:w="1843" w:type="dxa"/>
            <w:tcBorders>
              <w:top w:val="nil"/>
              <w:left w:val="nil"/>
              <w:bottom w:val="single" w:sz="4" w:space="0" w:color="auto"/>
              <w:right w:val="single" w:sz="4" w:space="0" w:color="auto"/>
            </w:tcBorders>
            <w:shd w:val="clear" w:color="auto" w:fill="auto"/>
            <w:noWrap/>
            <w:vAlign w:val="center"/>
          </w:tcPr>
          <w:p w14:paraId="624C8113"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8760</w:t>
            </w:r>
          </w:p>
        </w:tc>
      </w:tr>
      <w:tr w:rsidR="004A3F59" w:rsidRPr="0073594C" w14:paraId="5C88AB42"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0C48D96"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7F788E60"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|3*fx_low +1* fy_low|</w:t>
            </w:r>
          </w:p>
        </w:tc>
        <w:tc>
          <w:tcPr>
            <w:tcW w:w="1842" w:type="dxa"/>
            <w:tcBorders>
              <w:top w:val="nil"/>
              <w:left w:val="nil"/>
              <w:bottom w:val="single" w:sz="4" w:space="0" w:color="auto"/>
              <w:right w:val="single" w:sz="4" w:space="0" w:color="auto"/>
            </w:tcBorders>
            <w:shd w:val="clear" w:color="auto" w:fill="auto"/>
            <w:noWrap/>
            <w:vAlign w:val="center"/>
          </w:tcPr>
          <w:p w14:paraId="4EFB05BD"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|3*fx_high + 1*fy_high|</w:t>
            </w:r>
          </w:p>
        </w:tc>
        <w:tc>
          <w:tcPr>
            <w:tcW w:w="1985" w:type="dxa"/>
            <w:tcBorders>
              <w:top w:val="nil"/>
              <w:left w:val="nil"/>
              <w:bottom w:val="single" w:sz="4" w:space="0" w:color="auto"/>
              <w:right w:val="single" w:sz="4" w:space="0" w:color="auto"/>
            </w:tcBorders>
            <w:shd w:val="clear" w:color="auto" w:fill="auto"/>
            <w:noWrap/>
            <w:vAlign w:val="center"/>
          </w:tcPr>
          <w:p w14:paraId="0F181016"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|3*fy_low + 1*fx_low|</w:t>
            </w:r>
          </w:p>
        </w:tc>
        <w:tc>
          <w:tcPr>
            <w:tcW w:w="1843" w:type="dxa"/>
            <w:tcBorders>
              <w:top w:val="nil"/>
              <w:left w:val="nil"/>
              <w:bottom w:val="single" w:sz="4" w:space="0" w:color="auto"/>
              <w:right w:val="single" w:sz="4" w:space="0" w:color="auto"/>
            </w:tcBorders>
            <w:shd w:val="clear" w:color="auto" w:fill="auto"/>
            <w:noWrap/>
            <w:vAlign w:val="center"/>
          </w:tcPr>
          <w:p w14:paraId="292DC91A"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|3*fy_high + 1*fx_high|</w:t>
            </w:r>
          </w:p>
        </w:tc>
      </w:tr>
      <w:tr w:rsidR="004A3F59" w:rsidRPr="0073594C" w14:paraId="123B361D"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21EE164"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75B967B5"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8060</w:t>
            </w:r>
          </w:p>
        </w:tc>
        <w:tc>
          <w:tcPr>
            <w:tcW w:w="1842" w:type="dxa"/>
            <w:tcBorders>
              <w:top w:val="nil"/>
              <w:left w:val="nil"/>
              <w:bottom w:val="single" w:sz="4" w:space="0" w:color="auto"/>
              <w:right w:val="single" w:sz="4" w:space="0" w:color="auto"/>
            </w:tcBorders>
            <w:shd w:val="clear" w:color="auto" w:fill="auto"/>
            <w:noWrap/>
            <w:vAlign w:val="center"/>
          </w:tcPr>
          <w:p w14:paraId="64CC754D"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8340</w:t>
            </w:r>
          </w:p>
        </w:tc>
        <w:tc>
          <w:tcPr>
            <w:tcW w:w="1985" w:type="dxa"/>
            <w:tcBorders>
              <w:top w:val="nil"/>
              <w:left w:val="nil"/>
              <w:bottom w:val="single" w:sz="4" w:space="0" w:color="auto"/>
              <w:right w:val="single" w:sz="4" w:space="0" w:color="auto"/>
            </w:tcBorders>
            <w:shd w:val="clear" w:color="auto" w:fill="auto"/>
            <w:noWrap/>
            <w:vAlign w:val="center"/>
          </w:tcPr>
          <w:p w14:paraId="12BD0722"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8820</w:t>
            </w:r>
          </w:p>
        </w:tc>
        <w:tc>
          <w:tcPr>
            <w:tcW w:w="1843" w:type="dxa"/>
            <w:tcBorders>
              <w:top w:val="nil"/>
              <w:left w:val="nil"/>
              <w:bottom w:val="single" w:sz="4" w:space="0" w:color="auto"/>
              <w:right w:val="single" w:sz="4" w:space="0" w:color="auto"/>
            </w:tcBorders>
            <w:shd w:val="clear" w:color="auto" w:fill="auto"/>
            <w:noWrap/>
            <w:vAlign w:val="center"/>
          </w:tcPr>
          <w:p w14:paraId="78C75600"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9180</w:t>
            </w:r>
          </w:p>
        </w:tc>
      </w:tr>
      <w:tr w:rsidR="004A3F59" w:rsidRPr="0073594C" w14:paraId="32CF8D8D"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497B09C"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4A5EFB61"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|fx_low – 4*fy_high|</w:t>
            </w:r>
          </w:p>
        </w:tc>
        <w:tc>
          <w:tcPr>
            <w:tcW w:w="1842" w:type="dxa"/>
            <w:tcBorders>
              <w:top w:val="nil"/>
              <w:left w:val="nil"/>
              <w:bottom w:val="single" w:sz="4" w:space="0" w:color="auto"/>
              <w:right w:val="single" w:sz="4" w:space="0" w:color="auto"/>
            </w:tcBorders>
            <w:shd w:val="clear" w:color="auto" w:fill="auto"/>
            <w:noWrap/>
            <w:vAlign w:val="center"/>
          </w:tcPr>
          <w:p w14:paraId="38DEA69C"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|fx_high – 4*fy_low|</w:t>
            </w:r>
          </w:p>
        </w:tc>
        <w:tc>
          <w:tcPr>
            <w:tcW w:w="1985" w:type="dxa"/>
            <w:tcBorders>
              <w:top w:val="nil"/>
              <w:left w:val="nil"/>
              <w:bottom w:val="single" w:sz="4" w:space="0" w:color="auto"/>
              <w:right w:val="single" w:sz="4" w:space="0" w:color="auto"/>
            </w:tcBorders>
            <w:shd w:val="clear" w:color="auto" w:fill="auto"/>
            <w:noWrap/>
            <w:vAlign w:val="center"/>
          </w:tcPr>
          <w:p w14:paraId="50AA7780"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4*fx_high|</w:t>
            </w:r>
          </w:p>
        </w:tc>
        <w:tc>
          <w:tcPr>
            <w:tcW w:w="1843" w:type="dxa"/>
            <w:tcBorders>
              <w:top w:val="nil"/>
              <w:left w:val="nil"/>
              <w:bottom w:val="single" w:sz="4" w:space="0" w:color="auto"/>
              <w:right w:val="single" w:sz="4" w:space="0" w:color="auto"/>
            </w:tcBorders>
            <w:shd w:val="clear" w:color="auto" w:fill="auto"/>
            <w:noWrap/>
            <w:vAlign w:val="center"/>
          </w:tcPr>
          <w:p w14:paraId="36B7589F"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4*fx_low|</w:t>
            </w:r>
          </w:p>
        </w:tc>
      </w:tr>
      <w:tr w:rsidR="004A3F59" w:rsidRPr="0073594C" w14:paraId="44A462B4"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F762021"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51BB7DE2"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7680</w:t>
            </w:r>
          </w:p>
        </w:tc>
        <w:tc>
          <w:tcPr>
            <w:tcW w:w="1842" w:type="dxa"/>
            <w:tcBorders>
              <w:top w:val="nil"/>
              <w:left w:val="nil"/>
              <w:bottom w:val="single" w:sz="4" w:space="0" w:color="auto"/>
              <w:right w:val="single" w:sz="4" w:space="0" w:color="auto"/>
            </w:tcBorders>
            <w:shd w:val="clear" w:color="auto" w:fill="auto"/>
            <w:noWrap/>
            <w:vAlign w:val="center"/>
          </w:tcPr>
          <w:p w14:paraId="20D93686"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7220</w:t>
            </w:r>
          </w:p>
        </w:tc>
        <w:tc>
          <w:tcPr>
            <w:tcW w:w="1985" w:type="dxa"/>
            <w:tcBorders>
              <w:top w:val="nil"/>
              <w:left w:val="nil"/>
              <w:bottom w:val="single" w:sz="4" w:space="0" w:color="auto"/>
              <w:right w:val="single" w:sz="4" w:space="0" w:color="auto"/>
            </w:tcBorders>
            <w:shd w:val="clear" w:color="auto" w:fill="auto"/>
            <w:noWrap/>
            <w:vAlign w:val="center"/>
          </w:tcPr>
          <w:p w14:paraId="480D69FA"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5620</w:t>
            </w:r>
          </w:p>
        </w:tc>
        <w:tc>
          <w:tcPr>
            <w:tcW w:w="1843" w:type="dxa"/>
            <w:tcBorders>
              <w:top w:val="nil"/>
              <w:left w:val="nil"/>
              <w:bottom w:val="single" w:sz="4" w:space="0" w:color="auto"/>
              <w:right w:val="single" w:sz="4" w:space="0" w:color="auto"/>
            </w:tcBorders>
            <w:shd w:val="clear" w:color="auto" w:fill="auto"/>
            <w:noWrap/>
            <w:vAlign w:val="center"/>
          </w:tcPr>
          <w:p w14:paraId="45A7779C"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5280</w:t>
            </w:r>
          </w:p>
        </w:tc>
      </w:tr>
      <w:tr w:rsidR="004A3F59" w:rsidRPr="0073594C" w14:paraId="49B1EB6B"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16B74B8"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4269B52C"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- 3*fy_high|</w:t>
            </w:r>
          </w:p>
        </w:tc>
        <w:tc>
          <w:tcPr>
            <w:tcW w:w="1842" w:type="dxa"/>
            <w:tcBorders>
              <w:top w:val="nil"/>
              <w:left w:val="nil"/>
              <w:bottom w:val="single" w:sz="4" w:space="0" w:color="auto"/>
              <w:right w:val="single" w:sz="4" w:space="0" w:color="auto"/>
            </w:tcBorders>
            <w:shd w:val="clear" w:color="auto" w:fill="auto"/>
            <w:noWrap/>
            <w:vAlign w:val="center"/>
          </w:tcPr>
          <w:p w14:paraId="6C583C69"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- 3*fy_low|</w:t>
            </w:r>
          </w:p>
        </w:tc>
        <w:tc>
          <w:tcPr>
            <w:tcW w:w="1985" w:type="dxa"/>
            <w:tcBorders>
              <w:top w:val="nil"/>
              <w:left w:val="nil"/>
              <w:bottom w:val="single" w:sz="4" w:space="0" w:color="auto"/>
              <w:right w:val="single" w:sz="4" w:space="0" w:color="auto"/>
            </w:tcBorders>
            <w:shd w:val="clear" w:color="auto" w:fill="auto"/>
            <w:noWrap/>
            <w:vAlign w:val="center"/>
          </w:tcPr>
          <w:p w14:paraId="101289C6"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- 3*fx_high|</w:t>
            </w:r>
          </w:p>
        </w:tc>
        <w:tc>
          <w:tcPr>
            <w:tcW w:w="1843" w:type="dxa"/>
            <w:tcBorders>
              <w:top w:val="nil"/>
              <w:left w:val="nil"/>
              <w:bottom w:val="single" w:sz="4" w:space="0" w:color="auto"/>
              <w:right w:val="single" w:sz="4" w:space="0" w:color="auto"/>
            </w:tcBorders>
            <w:shd w:val="clear" w:color="auto" w:fill="auto"/>
            <w:noWrap/>
            <w:vAlign w:val="center"/>
          </w:tcPr>
          <w:p w14:paraId="323C2DB3"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-3*fx_low|</w:t>
            </w:r>
          </w:p>
        </w:tc>
      </w:tr>
      <w:tr w:rsidR="004A3F59" w:rsidRPr="0073594C" w14:paraId="3FB30467"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9A134F9"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487A0AC6"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3360</w:t>
            </w:r>
          </w:p>
        </w:tc>
        <w:tc>
          <w:tcPr>
            <w:tcW w:w="1842" w:type="dxa"/>
            <w:tcBorders>
              <w:top w:val="nil"/>
              <w:left w:val="nil"/>
              <w:bottom w:val="single" w:sz="4" w:space="0" w:color="auto"/>
              <w:right w:val="single" w:sz="4" w:space="0" w:color="auto"/>
            </w:tcBorders>
            <w:shd w:val="clear" w:color="auto" w:fill="auto"/>
            <w:noWrap/>
            <w:vAlign w:val="center"/>
          </w:tcPr>
          <w:p w14:paraId="0CFC315D"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2940</w:t>
            </w:r>
          </w:p>
        </w:tc>
        <w:tc>
          <w:tcPr>
            <w:tcW w:w="1985" w:type="dxa"/>
            <w:tcBorders>
              <w:top w:val="nil"/>
              <w:left w:val="nil"/>
              <w:bottom w:val="single" w:sz="4" w:space="0" w:color="auto"/>
              <w:right w:val="single" w:sz="4" w:space="0" w:color="auto"/>
            </w:tcBorders>
            <w:shd w:val="clear" w:color="auto" w:fill="auto"/>
            <w:noWrap/>
            <w:vAlign w:val="center"/>
          </w:tcPr>
          <w:p w14:paraId="41FE71AF"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1340</w:t>
            </w:r>
          </w:p>
        </w:tc>
        <w:tc>
          <w:tcPr>
            <w:tcW w:w="1843" w:type="dxa"/>
            <w:tcBorders>
              <w:top w:val="nil"/>
              <w:left w:val="nil"/>
              <w:bottom w:val="single" w:sz="4" w:space="0" w:color="auto"/>
              <w:right w:val="single" w:sz="4" w:space="0" w:color="auto"/>
            </w:tcBorders>
            <w:shd w:val="clear" w:color="auto" w:fill="auto"/>
            <w:noWrap/>
            <w:vAlign w:val="center"/>
          </w:tcPr>
          <w:p w14:paraId="595C298E"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960</w:t>
            </w:r>
          </w:p>
        </w:tc>
      </w:tr>
      <w:tr w:rsidR="004A3F59" w:rsidRPr="0073594C" w14:paraId="10F80039"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1BCB8C3"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5008E668"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|fx_low + 4*fy_low|</w:t>
            </w:r>
          </w:p>
        </w:tc>
        <w:tc>
          <w:tcPr>
            <w:tcW w:w="1842" w:type="dxa"/>
            <w:tcBorders>
              <w:top w:val="nil"/>
              <w:left w:val="nil"/>
              <w:bottom w:val="single" w:sz="4" w:space="0" w:color="auto"/>
              <w:right w:val="single" w:sz="4" w:space="0" w:color="auto"/>
            </w:tcBorders>
            <w:shd w:val="clear" w:color="auto" w:fill="auto"/>
            <w:noWrap/>
            <w:vAlign w:val="center"/>
          </w:tcPr>
          <w:p w14:paraId="007C0E42"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|fx_high + 4*fy_high|</w:t>
            </w:r>
          </w:p>
        </w:tc>
        <w:tc>
          <w:tcPr>
            <w:tcW w:w="1985" w:type="dxa"/>
            <w:tcBorders>
              <w:top w:val="nil"/>
              <w:left w:val="nil"/>
              <w:bottom w:val="single" w:sz="4" w:space="0" w:color="auto"/>
              <w:right w:val="single" w:sz="4" w:space="0" w:color="auto"/>
            </w:tcBorders>
            <w:shd w:val="clear" w:color="auto" w:fill="auto"/>
            <w:noWrap/>
            <w:vAlign w:val="center"/>
          </w:tcPr>
          <w:p w14:paraId="323BB1B9"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+ 4*fx_low|</w:t>
            </w:r>
          </w:p>
        </w:tc>
        <w:tc>
          <w:tcPr>
            <w:tcW w:w="1843" w:type="dxa"/>
            <w:tcBorders>
              <w:top w:val="nil"/>
              <w:left w:val="nil"/>
              <w:bottom w:val="single" w:sz="4" w:space="0" w:color="auto"/>
              <w:right w:val="single" w:sz="4" w:space="0" w:color="auto"/>
            </w:tcBorders>
            <w:shd w:val="clear" w:color="auto" w:fill="auto"/>
            <w:noWrap/>
            <w:vAlign w:val="center"/>
          </w:tcPr>
          <w:p w14:paraId="371DE571"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+ 4*fx_high|</w:t>
            </w:r>
          </w:p>
        </w:tc>
      </w:tr>
      <w:tr w:rsidR="004A3F59" w:rsidRPr="0073594C" w14:paraId="4EADFB1C"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52D568A"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075D98B8"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11120</w:t>
            </w:r>
          </w:p>
        </w:tc>
        <w:tc>
          <w:tcPr>
            <w:tcW w:w="1842" w:type="dxa"/>
            <w:tcBorders>
              <w:top w:val="nil"/>
              <w:left w:val="nil"/>
              <w:bottom w:val="single" w:sz="4" w:space="0" w:color="auto"/>
              <w:right w:val="single" w:sz="4" w:space="0" w:color="auto"/>
            </w:tcBorders>
            <w:shd w:val="clear" w:color="auto" w:fill="auto"/>
            <w:noWrap/>
            <w:vAlign w:val="center"/>
          </w:tcPr>
          <w:p w14:paraId="2CB8813E"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11580</w:t>
            </w:r>
          </w:p>
        </w:tc>
        <w:tc>
          <w:tcPr>
            <w:tcW w:w="1985" w:type="dxa"/>
            <w:tcBorders>
              <w:top w:val="nil"/>
              <w:left w:val="nil"/>
              <w:bottom w:val="single" w:sz="4" w:space="0" w:color="auto"/>
              <w:right w:val="single" w:sz="4" w:space="0" w:color="auto"/>
            </w:tcBorders>
            <w:shd w:val="clear" w:color="auto" w:fill="auto"/>
            <w:noWrap/>
            <w:vAlign w:val="center"/>
          </w:tcPr>
          <w:p w14:paraId="3D42FC6B"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9980</w:t>
            </w:r>
          </w:p>
        </w:tc>
        <w:tc>
          <w:tcPr>
            <w:tcW w:w="1843" w:type="dxa"/>
            <w:tcBorders>
              <w:top w:val="nil"/>
              <w:left w:val="nil"/>
              <w:bottom w:val="single" w:sz="4" w:space="0" w:color="auto"/>
              <w:right w:val="single" w:sz="4" w:space="0" w:color="auto"/>
            </w:tcBorders>
            <w:shd w:val="clear" w:color="auto" w:fill="auto"/>
            <w:noWrap/>
            <w:vAlign w:val="center"/>
          </w:tcPr>
          <w:p w14:paraId="4DDA66FE"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10320</w:t>
            </w:r>
          </w:p>
        </w:tc>
      </w:tr>
      <w:tr w:rsidR="004A3F59" w:rsidRPr="0073594C" w14:paraId="72B6D941"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3873D0A"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763D5044"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+ 3*fy_low|</w:t>
            </w:r>
          </w:p>
        </w:tc>
        <w:tc>
          <w:tcPr>
            <w:tcW w:w="1842" w:type="dxa"/>
            <w:tcBorders>
              <w:top w:val="nil"/>
              <w:left w:val="nil"/>
              <w:bottom w:val="single" w:sz="4" w:space="0" w:color="auto"/>
              <w:right w:val="single" w:sz="4" w:space="0" w:color="auto"/>
            </w:tcBorders>
            <w:shd w:val="clear" w:color="auto" w:fill="auto"/>
            <w:noWrap/>
            <w:vAlign w:val="center"/>
          </w:tcPr>
          <w:p w14:paraId="293D4447"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+ 3*fy_high|</w:t>
            </w:r>
          </w:p>
        </w:tc>
        <w:tc>
          <w:tcPr>
            <w:tcW w:w="1985" w:type="dxa"/>
            <w:tcBorders>
              <w:top w:val="nil"/>
              <w:left w:val="nil"/>
              <w:bottom w:val="single" w:sz="4" w:space="0" w:color="auto"/>
              <w:right w:val="single" w:sz="4" w:space="0" w:color="auto"/>
            </w:tcBorders>
            <w:shd w:val="clear" w:color="auto" w:fill="auto"/>
            <w:noWrap/>
            <w:vAlign w:val="center"/>
          </w:tcPr>
          <w:p w14:paraId="2E713023"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+ 3*fx_low|</w:t>
            </w:r>
          </w:p>
        </w:tc>
        <w:tc>
          <w:tcPr>
            <w:tcW w:w="1843" w:type="dxa"/>
            <w:tcBorders>
              <w:top w:val="nil"/>
              <w:left w:val="nil"/>
              <w:bottom w:val="single" w:sz="4" w:space="0" w:color="auto"/>
              <w:right w:val="single" w:sz="4" w:space="0" w:color="auto"/>
            </w:tcBorders>
            <w:shd w:val="clear" w:color="auto" w:fill="auto"/>
            <w:noWrap/>
            <w:vAlign w:val="center"/>
          </w:tcPr>
          <w:p w14:paraId="4750681C"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+ 3*fx_high|</w:t>
            </w:r>
          </w:p>
        </w:tc>
      </w:tr>
      <w:tr w:rsidR="004A3F59" w:rsidRPr="0073594C" w14:paraId="207807A1" w14:textId="77777777" w:rsidTr="005A4037">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B97FB5" w14:textId="77777777" w:rsidR="004A3F59" w:rsidRDefault="004A3F59" w:rsidP="005A4037">
            <w:pPr>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46652E93" w14:textId="77777777" w:rsidR="004A3F59" w:rsidRDefault="004A3F59" w:rsidP="005A4037">
            <w:pPr>
              <w:spacing w:after="0"/>
              <w:jc w:val="center"/>
              <w:rPr>
                <w:rFonts w:ascii="Arial" w:hAnsi="Arial" w:cs="Arial"/>
                <w:color w:val="000000"/>
                <w:sz w:val="16"/>
                <w:szCs w:val="16"/>
              </w:rPr>
            </w:pPr>
            <w:r>
              <w:rPr>
                <w:rFonts w:ascii="Arial" w:hAnsi="Arial" w:cs="Arial"/>
                <w:color w:val="000000"/>
                <w:sz w:val="16"/>
                <w:szCs w:val="16"/>
              </w:rPr>
              <w:t>10740</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32B8A5EE" w14:textId="77777777" w:rsidR="004A3F59" w:rsidRDefault="004A3F59" w:rsidP="005A4037">
            <w:pPr>
              <w:spacing w:after="0"/>
              <w:jc w:val="center"/>
              <w:rPr>
                <w:rFonts w:ascii="Arial" w:hAnsi="Arial" w:cs="Arial"/>
                <w:color w:val="000000"/>
                <w:sz w:val="16"/>
                <w:szCs w:val="16"/>
              </w:rPr>
            </w:pPr>
            <w:r>
              <w:rPr>
                <w:rFonts w:ascii="Arial" w:hAnsi="Arial" w:cs="Arial"/>
                <w:color w:val="000000"/>
                <w:sz w:val="16"/>
                <w:szCs w:val="16"/>
              </w:rPr>
              <w:t>11160</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70C25DD8" w14:textId="77777777" w:rsidR="004A3F59" w:rsidRDefault="004A3F59" w:rsidP="005A4037">
            <w:pPr>
              <w:spacing w:after="0"/>
              <w:jc w:val="center"/>
              <w:rPr>
                <w:rFonts w:ascii="Arial" w:hAnsi="Arial" w:cs="Arial"/>
                <w:color w:val="000000"/>
                <w:sz w:val="16"/>
                <w:szCs w:val="16"/>
              </w:rPr>
            </w:pPr>
            <w:r>
              <w:rPr>
                <w:rFonts w:ascii="Arial" w:hAnsi="Arial" w:cs="Arial"/>
                <w:color w:val="000000"/>
                <w:sz w:val="16"/>
                <w:szCs w:val="16"/>
              </w:rPr>
              <w:t>10360</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6B97251F" w14:textId="77777777" w:rsidR="004A3F59" w:rsidRDefault="004A3F59" w:rsidP="005A4037">
            <w:pPr>
              <w:spacing w:after="0"/>
              <w:jc w:val="center"/>
              <w:rPr>
                <w:rFonts w:ascii="Arial" w:hAnsi="Arial" w:cs="Arial"/>
                <w:color w:val="000000"/>
                <w:sz w:val="16"/>
                <w:szCs w:val="16"/>
              </w:rPr>
            </w:pPr>
            <w:r>
              <w:rPr>
                <w:rFonts w:ascii="Arial" w:hAnsi="Arial" w:cs="Arial"/>
                <w:color w:val="000000"/>
                <w:sz w:val="16"/>
                <w:szCs w:val="16"/>
              </w:rPr>
              <w:t>10740</w:t>
            </w:r>
          </w:p>
        </w:tc>
      </w:tr>
    </w:tbl>
    <w:p w14:paraId="37C97E96" w14:textId="77777777" w:rsidR="004A3F59" w:rsidRPr="0073594C" w:rsidRDefault="004A3F59" w:rsidP="004A3F59">
      <w:pPr>
        <w:rPr>
          <w:lang w:eastAsia="ko-KR"/>
        </w:rPr>
      </w:pPr>
    </w:p>
    <w:p w14:paraId="480A04D4" w14:textId="1480E586" w:rsidR="004A3F59" w:rsidRPr="0073594C" w:rsidRDefault="004A3F59" w:rsidP="004A3F59">
      <w:pPr>
        <w:jc w:val="center"/>
        <w:rPr>
          <w:lang w:eastAsia="zh-CN"/>
        </w:rPr>
      </w:pPr>
      <w:r w:rsidRPr="0073594C">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59</w:t>
      </w:r>
      <w:r w:rsidRPr="0073594C">
        <w:rPr>
          <w:rFonts w:ascii="Arial" w:hAnsi="Arial" w:cs="Arial"/>
          <w:b/>
          <w:bCs/>
          <w:lang w:val="en-US" w:eastAsia="zh-CN"/>
        </w:rPr>
        <w:t>.2</w:t>
      </w:r>
      <w:r w:rsidRPr="0073594C">
        <w:rPr>
          <w:rFonts w:ascii="Arial" w:hAnsi="Arial" w:cs="Arial"/>
          <w:b/>
          <w:bCs/>
          <w:lang w:val="en-US"/>
        </w:rPr>
        <w:t>.</w:t>
      </w:r>
      <w:r>
        <w:rPr>
          <w:rFonts w:ascii="Arial" w:hAnsi="Arial" w:cs="Arial"/>
          <w:b/>
          <w:bCs/>
          <w:lang w:val="en-US" w:eastAsia="zh-CN"/>
        </w:rPr>
        <w:t>1</w:t>
      </w:r>
      <w:r w:rsidRPr="0073594C">
        <w:rPr>
          <w:rFonts w:ascii="Arial" w:hAnsi="Arial" w:cs="Arial"/>
          <w:b/>
          <w:bCs/>
          <w:lang w:val="en-US"/>
        </w:rPr>
        <w:t xml:space="preserve">-2: Band </w:t>
      </w:r>
      <w:r w:rsidRPr="0073594C">
        <w:rPr>
          <w:rFonts w:ascii="Arial" w:hAnsi="Arial" w:cs="Arial"/>
          <w:b/>
          <w:bCs/>
          <w:lang w:val="en-US" w:eastAsia="zh-CN"/>
        </w:rPr>
        <w:t>n</w:t>
      </w:r>
      <w:r>
        <w:rPr>
          <w:rFonts w:ascii="Arial" w:hAnsi="Arial" w:cs="Arial"/>
          <w:b/>
          <w:bCs/>
          <w:lang w:val="en-US" w:eastAsia="zh-CN"/>
        </w:rPr>
        <w:t>1</w:t>
      </w:r>
      <w:r w:rsidRPr="0073594C">
        <w:rPr>
          <w:rFonts w:ascii="Arial" w:hAnsi="Arial" w:cs="Arial"/>
          <w:b/>
          <w:bCs/>
          <w:lang w:val="en-US"/>
        </w:rPr>
        <w:t xml:space="preserve"> and Band </w:t>
      </w:r>
      <w:r w:rsidRPr="0073594C">
        <w:rPr>
          <w:rFonts w:ascii="Arial" w:hAnsi="Arial" w:cs="Arial"/>
          <w:b/>
          <w:bCs/>
          <w:lang w:val="en-US" w:eastAsia="zh-CN"/>
        </w:rPr>
        <w:t>n</w:t>
      </w:r>
      <w:r>
        <w:rPr>
          <w:rFonts w:ascii="Arial" w:hAnsi="Arial" w:cs="Arial"/>
          <w:b/>
          <w:bCs/>
          <w:lang w:val="en-US" w:eastAsia="zh-CN"/>
        </w:rPr>
        <w:t>105</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harmonics and IMD products</w:t>
      </w:r>
    </w:p>
    <w:tbl>
      <w:tblPr>
        <w:tblW w:w="10060" w:type="dxa"/>
        <w:tblInd w:w="113" w:type="dxa"/>
        <w:tblLook w:val="04A0" w:firstRow="1" w:lastRow="0" w:firstColumn="1" w:lastColumn="0" w:noHBand="0" w:noVBand="1"/>
      </w:tblPr>
      <w:tblGrid>
        <w:gridCol w:w="2547"/>
        <w:gridCol w:w="1843"/>
        <w:gridCol w:w="1842"/>
        <w:gridCol w:w="1985"/>
        <w:gridCol w:w="1843"/>
      </w:tblGrid>
      <w:tr w:rsidR="004A3F59" w:rsidRPr="0073594C" w14:paraId="581A3E4A" w14:textId="77777777" w:rsidTr="005A4037">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6805AB" w14:textId="77777777" w:rsidR="004A3F59" w:rsidRPr="0073594C" w:rsidRDefault="004A3F59" w:rsidP="005A4037">
            <w:pPr>
              <w:spacing w:after="0"/>
              <w:rPr>
                <w:rFonts w:ascii="Arial" w:hAnsi="Arial" w:cs="Arial"/>
                <w:b/>
                <w:bCs/>
                <w:color w:val="000000"/>
                <w:sz w:val="18"/>
                <w:szCs w:val="18"/>
                <w:lang w:val="en-US" w:eastAsia="ja-JP"/>
              </w:rPr>
            </w:pPr>
            <w:r>
              <w:rPr>
                <w:rFonts w:ascii="Arial" w:hAnsi="Arial" w:cs="Arial"/>
                <w:b/>
                <w:bCs/>
                <w:color w:val="000000"/>
                <w:sz w:val="18"/>
                <w:szCs w:val="18"/>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08AE43FF" w14:textId="77777777" w:rsidR="004A3F59" w:rsidRPr="0073594C" w:rsidRDefault="004A3F59"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fx_low</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20733D12" w14:textId="77777777" w:rsidR="004A3F59" w:rsidRPr="0073594C" w:rsidRDefault="004A3F59"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fx_high</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7FFA8E30" w14:textId="77777777" w:rsidR="004A3F59" w:rsidRPr="0073594C" w:rsidRDefault="004A3F59"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fy_low</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4A2DBF8C" w14:textId="77777777" w:rsidR="004A3F59" w:rsidRPr="0073594C" w:rsidRDefault="004A3F59"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fy_high</w:t>
            </w:r>
          </w:p>
        </w:tc>
      </w:tr>
      <w:tr w:rsidR="004A3F59" w:rsidRPr="0073594C" w14:paraId="353BB292"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1D49453"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UL Frequency [MHz]</w:t>
            </w:r>
          </w:p>
        </w:tc>
        <w:tc>
          <w:tcPr>
            <w:tcW w:w="1843" w:type="dxa"/>
            <w:tcBorders>
              <w:top w:val="nil"/>
              <w:left w:val="nil"/>
              <w:bottom w:val="single" w:sz="4" w:space="0" w:color="auto"/>
              <w:right w:val="single" w:sz="4" w:space="0" w:color="auto"/>
            </w:tcBorders>
            <w:shd w:val="clear" w:color="auto" w:fill="auto"/>
            <w:noWrap/>
            <w:vAlign w:val="center"/>
          </w:tcPr>
          <w:p w14:paraId="534AD5CB"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1920</w:t>
            </w:r>
          </w:p>
        </w:tc>
        <w:tc>
          <w:tcPr>
            <w:tcW w:w="1842" w:type="dxa"/>
            <w:tcBorders>
              <w:top w:val="nil"/>
              <w:left w:val="nil"/>
              <w:bottom w:val="single" w:sz="4" w:space="0" w:color="auto"/>
              <w:right w:val="single" w:sz="4" w:space="0" w:color="auto"/>
            </w:tcBorders>
            <w:shd w:val="clear" w:color="auto" w:fill="auto"/>
            <w:noWrap/>
            <w:vAlign w:val="center"/>
          </w:tcPr>
          <w:p w14:paraId="78F8BBF0"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1980</w:t>
            </w:r>
          </w:p>
        </w:tc>
        <w:tc>
          <w:tcPr>
            <w:tcW w:w="1985" w:type="dxa"/>
            <w:tcBorders>
              <w:top w:val="nil"/>
              <w:left w:val="nil"/>
              <w:bottom w:val="single" w:sz="4" w:space="0" w:color="auto"/>
              <w:right w:val="single" w:sz="4" w:space="0" w:color="auto"/>
            </w:tcBorders>
            <w:shd w:val="clear" w:color="auto" w:fill="auto"/>
            <w:noWrap/>
            <w:vAlign w:val="center"/>
          </w:tcPr>
          <w:p w14:paraId="794EEC4E"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663</w:t>
            </w:r>
          </w:p>
        </w:tc>
        <w:tc>
          <w:tcPr>
            <w:tcW w:w="1843" w:type="dxa"/>
            <w:tcBorders>
              <w:top w:val="nil"/>
              <w:left w:val="nil"/>
              <w:bottom w:val="single" w:sz="4" w:space="0" w:color="auto"/>
              <w:right w:val="single" w:sz="4" w:space="0" w:color="auto"/>
            </w:tcBorders>
            <w:shd w:val="clear" w:color="auto" w:fill="auto"/>
            <w:noWrap/>
            <w:vAlign w:val="center"/>
          </w:tcPr>
          <w:p w14:paraId="63CC71EE"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703</w:t>
            </w:r>
          </w:p>
        </w:tc>
      </w:tr>
      <w:tr w:rsidR="004A3F59" w:rsidRPr="0073594C" w14:paraId="15B118D9"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E3E4F39"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DL Frequency [MHz]</w:t>
            </w:r>
          </w:p>
        </w:tc>
        <w:tc>
          <w:tcPr>
            <w:tcW w:w="1843" w:type="dxa"/>
            <w:tcBorders>
              <w:top w:val="nil"/>
              <w:left w:val="nil"/>
              <w:bottom w:val="single" w:sz="4" w:space="0" w:color="auto"/>
              <w:right w:val="single" w:sz="4" w:space="0" w:color="auto"/>
            </w:tcBorders>
            <w:shd w:val="clear" w:color="auto" w:fill="auto"/>
            <w:noWrap/>
            <w:vAlign w:val="center"/>
          </w:tcPr>
          <w:p w14:paraId="477222C9"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2110</w:t>
            </w:r>
          </w:p>
        </w:tc>
        <w:tc>
          <w:tcPr>
            <w:tcW w:w="1842" w:type="dxa"/>
            <w:tcBorders>
              <w:top w:val="nil"/>
              <w:left w:val="nil"/>
              <w:bottom w:val="single" w:sz="4" w:space="0" w:color="auto"/>
              <w:right w:val="single" w:sz="4" w:space="0" w:color="auto"/>
            </w:tcBorders>
            <w:shd w:val="clear" w:color="auto" w:fill="auto"/>
            <w:noWrap/>
            <w:vAlign w:val="center"/>
          </w:tcPr>
          <w:p w14:paraId="00AD5423"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2170</w:t>
            </w:r>
          </w:p>
        </w:tc>
        <w:tc>
          <w:tcPr>
            <w:tcW w:w="1985" w:type="dxa"/>
            <w:tcBorders>
              <w:top w:val="nil"/>
              <w:left w:val="nil"/>
              <w:bottom w:val="single" w:sz="4" w:space="0" w:color="auto"/>
              <w:right w:val="single" w:sz="4" w:space="0" w:color="auto"/>
            </w:tcBorders>
            <w:shd w:val="clear" w:color="auto" w:fill="auto"/>
            <w:noWrap/>
            <w:vAlign w:val="center"/>
          </w:tcPr>
          <w:p w14:paraId="14817166"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612</w:t>
            </w:r>
          </w:p>
        </w:tc>
        <w:tc>
          <w:tcPr>
            <w:tcW w:w="1843" w:type="dxa"/>
            <w:tcBorders>
              <w:top w:val="nil"/>
              <w:left w:val="nil"/>
              <w:bottom w:val="single" w:sz="4" w:space="0" w:color="auto"/>
              <w:right w:val="single" w:sz="4" w:space="0" w:color="auto"/>
            </w:tcBorders>
            <w:shd w:val="clear" w:color="auto" w:fill="auto"/>
            <w:noWrap/>
            <w:vAlign w:val="center"/>
          </w:tcPr>
          <w:p w14:paraId="44E80FC0"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652</w:t>
            </w:r>
          </w:p>
        </w:tc>
      </w:tr>
      <w:tr w:rsidR="004A3F59" w:rsidRPr="0073594C" w14:paraId="6F235757"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61301C4"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2nd order IMD products</w:t>
            </w:r>
          </w:p>
        </w:tc>
        <w:tc>
          <w:tcPr>
            <w:tcW w:w="1843" w:type="dxa"/>
            <w:tcBorders>
              <w:top w:val="nil"/>
              <w:left w:val="nil"/>
              <w:bottom w:val="single" w:sz="4" w:space="0" w:color="auto"/>
              <w:right w:val="single" w:sz="4" w:space="0" w:color="auto"/>
            </w:tcBorders>
            <w:shd w:val="clear" w:color="auto" w:fill="auto"/>
            <w:noWrap/>
            <w:vAlign w:val="center"/>
          </w:tcPr>
          <w:p w14:paraId="62379A3D"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fx_high|</w:t>
            </w:r>
          </w:p>
        </w:tc>
        <w:tc>
          <w:tcPr>
            <w:tcW w:w="1842" w:type="dxa"/>
            <w:tcBorders>
              <w:top w:val="nil"/>
              <w:left w:val="nil"/>
              <w:bottom w:val="single" w:sz="4" w:space="0" w:color="auto"/>
              <w:right w:val="single" w:sz="4" w:space="0" w:color="auto"/>
            </w:tcBorders>
            <w:shd w:val="clear" w:color="auto" w:fill="auto"/>
            <w:noWrap/>
            <w:vAlign w:val="center"/>
          </w:tcPr>
          <w:p w14:paraId="0A24EE6E"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fx_low|</w:t>
            </w:r>
          </w:p>
        </w:tc>
        <w:tc>
          <w:tcPr>
            <w:tcW w:w="1985" w:type="dxa"/>
            <w:tcBorders>
              <w:top w:val="nil"/>
              <w:left w:val="nil"/>
              <w:bottom w:val="single" w:sz="4" w:space="0" w:color="auto"/>
              <w:right w:val="single" w:sz="4" w:space="0" w:color="auto"/>
            </w:tcBorders>
            <w:shd w:val="clear" w:color="auto" w:fill="auto"/>
            <w:noWrap/>
            <w:vAlign w:val="center"/>
          </w:tcPr>
          <w:p w14:paraId="45DBA463"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fx_low|</w:t>
            </w:r>
          </w:p>
        </w:tc>
        <w:tc>
          <w:tcPr>
            <w:tcW w:w="1843" w:type="dxa"/>
            <w:tcBorders>
              <w:top w:val="nil"/>
              <w:left w:val="nil"/>
              <w:bottom w:val="single" w:sz="4" w:space="0" w:color="auto"/>
              <w:right w:val="single" w:sz="4" w:space="0" w:color="auto"/>
            </w:tcBorders>
            <w:shd w:val="clear" w:color="auto" w:fill="auto"/>
            <w:noWrap/>
            <w:vAlign w:val="center"/>
          </w:tcPr>
          <w:p w14:paraId="163E4D2C"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fx_high|</w:t>
            </w:r>
          </w:p>
        </w:tc>
      </w:tr>
      <w:tr w:rsidR="004A3F59" w:rsidRPr="0073594C" w14:paraId="7CE16D6D"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9DA93F3"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116AA81F"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1317</w:t>
            </w:r>
          </w:p>
        </w:tc>
        <w:tc>
          <w:tcPr>
            <w:tcW w:w="1842" w:type="dxa"/>
            <w:tcBorders>
              <w:top w:val="nil"/>
              <w:left w:val="nil"/>
              <w:bottom w:val="single" w:sz="4" w:space="0" w:color="auto"/>
              <w:right w:val="single" w:sz="4" w:space="0" w:color="auto"/>
            </w:tcBorders>
            <w:shd w:val="clear" w:color="auto" w:fill="auto"/>
            <w:noWrap/>
            <w:vAlign w:val="center"/>
          </w:tcPr>
          <w:p w14:paraId="43C074BE"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1217</w:t>
            </w:r>
          </w:p>
        </w:tc>
        <w:tc>
          <w:tcPr>
            <w:tcW w:w="1985" w:type="dxa"/>
            <w:tcBorders>
              <w:top w:val="nil"/>
              <w:left w:val="nil"/>
              <w:bottom w:val="single" w:sz="4" w:space="0" w:color="auto"/>
              <w:right w:val="single" w:sz="4" w:space="0" w:color="auto"/>
            </w:tcBorders>
            <w:shd w:val="clear" w:color="auto" w:fill="auto"/>
            <w:noWrap/>
            <w:vAlign w:val="center"/>
          </w:tcPr>
          <w:p w14:paraId="494B81CD"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2583</w:t>
            </w:r>
          </w:p>
        </w:tc>
        <w:tc>
          <w:tcPr>
            <w:tcW w:w="1843" w:type="dxa"/>
            <w:tcBorders>
              <w:top w:val="nil"/>
              <w:left w:val="nil"/>
              <w:bottom w:val="single" w:sz="4" w:space="0" w:color="auto"/>
              <w:right w:val="single" w:sz="4" w:space="0" w:color="auto"/>
            </w:tcBorders>
            <w:shd w:val="clear" w:color="auto" w:fill="auto"/>
            <w:noWrap/>
            <w:vAlign w:val="center"/>
          </w:tcPr>
          <w:p w14:paraId="70BF7B13"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2683</w:t>
            </w:r>
          </w:p>
        </w:tc>
      </w:tr>
      <w:tr w:rsidR="004A3F59" w:rsidRPr="0073594C" w14:paraId="7FEE765F"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F2FF398"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1DA0F7F2"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fy_high|</w:t>
            </w:r>
          </w:p>
        </w:tc>
        <w:tc>
          <w:tcPr>
            <w:tcW w:w="1842" w:type="dxa"/>
            <w:tcBorders>
              <w:top w:val="nil"/>
              <w:left w:val="nil"/>
              <w:bottom w:val="single" w:sz="4" w:space="0" w:color="auto"/>
              <w:right w:val="single" w:sz="4" w:space="0" w:color="auto"/>
            </w:tcBorders>
            <w:shd w:val="clear" w:color="auto" w:fill="auto"/>
            <w:noWrap/>
            <w:vAlign w:val="center"/>
          </w:tcPr>
          <w:p w14:paraId="4354BDC7"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fy_low|</w:t>
            </w:r>
          </w:p>
        </w:tc>
        <w:tc>
          <w:tcPr>
            <w:tcW w:w="1985" w:type="dxa"/>
            <w:tcBorders>
              <w:top w:val="nil"/>
              <w:left w:val="nil"/>
              <w:bottom w:val="single" w:sz="4" w:space="0" w:color="auto"/>
              <w:right w:val="single" w:sz="4" w:space="0" w:color="auto"/>
            </w:tcBorders>
            <w:shd w:val="clear" w:color="auto" w:fill="auto"/>
            <w:noWrap/>
            <w:vAlign w:val="center"/>
          </w:tcPr>
          <w:p w14:paraId="25016458"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fx_high|</w:t>
            </w:r>
          </w:p>
        </w:tc>
        <w:tc>
          <w:tcPr>
            <w:tcW w:w="1843" w:type="dxa"/>
            <w:tcBorders>
              <w:top w:val="nil"/>
              <w:left w:val="nil"/>
              <w:bottom w:val="single" w:sz="4" w:space="0" w:color="auto"/>
              <w:right w:val="single" w:sz="4" w:space="0" w:color="auto"/>
            </w:tcBorders>
            <w:shd w:val="clear" w:color="auto" w:fill="auto"/>
            <w:noWrap/>
            <w:vAlign w:val="center"/>
          </w:tcPr>
          <w:p w14:paraId="417350C5"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 fx_low|</w:t>
            </w:r>
          </w:p>
        </w:tc>
      </w:tr>
      <w:tr w:rsidR="004A3F59" w:rsidRPr="0073594C" w14:paraId="661F7657"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A400E6C"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06764571"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3137</w:t>
            </w:r>
          </w:p>
        </w:tc>
        <w:tc>
          <w:tcPr>
            <w:tcW w:w="1842" w:type="dxa"/>
            <w:tcBorders>
              <w:top w:val="nil"/>
              <w:left w:val="nil"/>
              <w:bottom w:val="single" w:sz="4" w:space="0" w:color="auto"/>
              <w:right w:val="single" w:sz="4" w:space="0" w:color="auto"/>
            </w:tcBorders>
            <w:shd w:val="clear" w:color="auto" w:fill="auto"/>
            <w:noWrap/>
            <w:vAlign w:val="center"/>
          </w:tcPr>
          <w:p w14:paraId="0252AB70"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3297</w:t>
            </w:r>
          </w:p>
        </w:tc>
        <w:tc>
          <w:tcPr>
            <w:tcW w:w="1985" w:type="dxa"/>
            <w:tcBorders>
              <w:top w:val="nil"/>
              <w:left w:val="nil"/>
              <w:bottom w:val="single" w:sz="4" w:space="0" w:color="auto"/>
              <w:right w:val="single" w:sz="4" w:space="0" w:color="auto"/>
            </w:tcBorders>
            <w:shd w:val="clear" w:color="auto" w:fill="auto"/>
            <w:noWrap/>
            <w:vAlign w:val="center"/>
          </w:tcPr>
          <w:p w14:paraId="3887A1AF"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654</w:t>
            </w:r>
          </w:p>
        </w:tc>
        <w:tc>
          <w:tcPr>
            <w:tcW w:w="1843" w:type="dxa"/>
            <w:tcBorders>
              <w:top w:val="nil"/>
              <w:left w:val="nil"/>
              <w:bottom w:val="single" w:sz="4" w:space="0" w:color="auto"/>
              <w:right w:val="single" w:sz="4" w:space="0" w:color="auto"/>
            </w:tcBorders>
            <w:shd w:val="clear" w:color="auto" w:fill="auto"/>
            <w:noWrap/>
            <w:vAlign w:val="center"/>
          </w:tcPr>
          <w:p w14:paraId="465280AE"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514</w:t>
            </w:r>
          </w:p>
        </w:tc>
      </w:tr>
      <w:tr w:rsidR="004A3F59" w:rsidRPr="0073594C" w14:paraId="4F50318A"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00BCD5B"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3FD20F86"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fy_low|</w:t>
            </w:r>
          </w:p>
        </w:tc>
        <w:tc>
          <w:tcPr>
            <w:tcW w:w="1842" w:type="dxa"/>
            <w:tcBorders>
              <w:top w:val="nil"/>
              <w:left w:val="nil"/>
              <w:bottom w:val="single" w:sz="4" w:space="0" w:color="auto"/>
              <w:right w:val="single" w:sz="4" w:space="0" w:color="auto"/>
            </w:tcBorders>
            <w:shd w:val="clear" w:color="auto" w:fill="auto"/>
            <w:noWrap/>
            <w:vAlign w:val="center"/>
          </w:tcPr>
          <w:p w14:paraId="78AA5DFE"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fy_high|</w:t>
            </w:r>
          </w:p>
        </w:tc>
        <w:tc>
          <w:tcPr>
            <w:tcW w:w="1985" w:type="dxa"/>
            <w:tcBorders>
              <w:top w:val="nil"/>
              <w:left w:val="nil"/>
              <w:bottom w:val="single" w:sz="4" w:space="0" w:color="auto"/>
              <w:right w:val="single" w:sz="4" w:space="0" w:color="auto"/>
            </w:tcBorders>
            <w:shd w:val="clear" w:color="auto" w:fill="auto"/>
            <w:noWrap/>
            <w:vAlign w:val="center"/>
          </w:tcPr>
          <w:p w14:paraId="3AE4E311"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fx_low|</w:t>
            </w:r>
          </w:p>
        </w:tc>
        <w:tc>
          <w:tcPr>
            <w:tcW w:w="1843" w:type="dxa"/>
            <w:tcBorders>
              <w:top w:val="nil"/>
              <w:left w:val="nil"/>
              <w:bottom w:val="single" w:sz="4" w:space="0" w:color="auto"/>
              <w:right w:val="single" w:sz="4" w:space="0" w:color="auto"/>
            </w:tcBorders>
            <w:shd w:val="clear" w:color="auto" w:fill="auto"/>
            <w:noWrap/>
            <w:vAlign w:val="center"/>
          </w:tcPr>
          <w:p w14:paraId="79E7DE83"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 fx_high|</w:t>
            </w:r>
          </w:p>
        </w:tc>
      </w:tr>
      <w:tr w:rsidR="004A3F59" w:rsidRPr="0073594C" w14:paraId="6975FCE6"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2894EFA"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78A7B079"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4503</w:t>
            </w:r>
          </w:p>
        </w:tc>
        <w:tc>
          <w:tcPr>
            <w:tcW w:w="1842" w:type="dxa"/>
            <w:tcBorders>
              <w:top w:val="nil"/>
              <w:left w:val="nil"/>
              <w:bottom w:val="single" w:sz="4" w:space="0" w:color="auto"/>
              <w:right w:val="single" w:sz="4" w:space="0" w:color="auto"/>
            </w:tcBorders>
            <w:shd w:val="clear" w:color="auto" w:fill="auto"/>
            <w:noWrap/>
            <w:vAlign w:val="center"/>
          </w:tcPr>
          <w:p w14:paraId="542A0220"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4663</w:t>
            </w:r>
          </w:p>
        </w:tc>
        <w:tc>
          <w:tcPr>
            <w:tcW w:w="1985" w:type="dxa"/>
            <w:tcBorders>
              <w:top w:val="nil"/>
              <w:left w:val="nil"/>
              <w:bottom w:val="single" w:sz="4" w:space="0" w:color="auto"/>
              <w:right w:val="single" w:sz="4" w:space="0" w:color="auto"/>
            </w:tcBorders>
            <w:shd w:val="clear" w:color="auto" w:fill="auto"/>
            <w:noWrap/>
            <w:vAlign w:val="center"/>
          </w:tcPr>
          <w:p w14:paraId="6AA05C51"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3246</w:t>
            </w:r>
          </w:p>
        </w:tc>
        <w:tc>
          <w:tcPr>
            <w:tcW w:w="1843" w:type="dxa"/>
            <w:tcBorders>
              <w:top w:val="nil"/>
              <w:left w:val="nil"/>
              <w:bottom w:val="single" w:sz="4" w:space="0" w:color="auto"/>
              <w:right w:val="single" w:sz="4" w:space="0" w:color="auto"/>
            </w:tcBorders>
            <w:shd w:val="clear" w:color="auto" w:fill="auto"/>
            <w:noWrap/>
            <w:vAlign w:val="center"/>
          </w:tcPr>
          <w:p w14:paraId="25026F56"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3386</w:t>
            </w:r>
          </w:p>
        </w:tc>
      </w:tr>
      <w:tr w:rsidR="004A3F59" w:rsidRPr="0073594C" w14:paraId="59273CD9"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E73E868"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Two-tone 4th order IMD products</w:t>
            </w:r>
          </w:p>
        </w:tc>
        <w:tc>
          <w:tcPr>
            <w:tcW w:w="1843" w:type="dxa"/>
            <w:tcBorders>
              <w:top w:val="nil"/>
              <w:left w:val="nil"/>
              <w:bottom w:val="single" w:sz="4" w:space="0" w:color="auto"/>
              <w:right w:val="single" w:sz="4" w:space="0" w:color="auto"/>
            </w:tcBorders>
            <w:shd w:val="clear" w:color="auto" w:fill="FFFFFF" w:themeFill="background1"/>
            <w:noWrap/>
            <w:vAlign w:val="center"/>
          </w:tcPr>
          <w:p w14:paraId="6FA7CA5A"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|3*fx_low –1* fy_high|</w:t>
            </w:r>
          </w:p>
        </w:tc>
        <w:tc>
          <w:tcPr>
            <w:tcW w:w="1842" w:type="dxa"/>
            <w:tcBorders>
              <w:top w:val="nil"/>
              <w:left w:val="nil"/>
              <w:bottom w:val="single" w:sz="4" w:space="0" w:color="auto"/>
              <w:right w:val="single" w:sz="4" w:space="0" w:color="auto"/>
            </w:tcBorders>
            <w:shd w:val="clear" w:color="auto" w:fill="auto"/>
            <w:noWrap/>
            <w:vAlign w:val="center"/>
          </w:tcPr>
          <w:p w14:paraId="130AC02E"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|3*fx_high – 1*fy_low|</w:t>
            </w:r>
          </w:p>
        </w:tc>
        <w:tc>
          <w:tcPr>
            <w:tcW w:w="1985" w:type="dxa"/>
            <w:tcBorders>
              <w:top w:val="nil"/>
              <w:left w:val="nil"/>
              <w:bottom w:val="single" w:sz="4" w:space="0" w:color="auto"/>
              <w:right w:val="single" w:sz="4" w:space="0" w:color="auto"/>
            </w:tcBorders>
            <w:shd w:val="clear" w:color="auto" w:fill="auto"/>
            <w:noWrap/>
            <w:vAlign w:val="center"/>
          </w:tcPr>
          <w:p w14:paraId="1E7B6454"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|3*fy_low – 1*fx_high|</w:t>
            </w:r>
          </w:p>
        </w:tc>
        <w:tc>
          <w:tcPr>
            <w:tcW w:w="1843" w:type="dxa"/>
            <w:tcBorders>
              <w:top w:val="nil"/>
              <w:left w:val="nil"/>
              <w:bottom w:val="single" w:sz="4" w:space="0" w:color="auto"/>
              <w:right w:val="single" w:sz="4" w:space="0" w:color="auto"/>
            </w:tcBorders>
            <w:shd w:val="clear" w:color="auto" w:fill="auto"/>
            <w:noWrap/>
            <w:vAlign w:val="center"/>
          </w:tcPr>
          <w:p w14:paraId="7EC4A628"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|3*fy_high – 1*fx_low|</w:t>
            </w:r>
          </w:p>
        </w:tc>
      </w:tr>
      <w:tr w:rsidR="004A3F59" w:rsidRPr="0073594C" w14:paraId="462BD2A8"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1563576"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734DC788"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5057</w:t>
            </w:r>
          </w:p>
        </w:tc>
        <w:tc>
          <w:tcPr>
            <w:tcW w:w="1842" w:type="dxa"/>
            <w:tcBorders>
              <w:top w:val="nil"/>
              <w:left w:val="nil"/>
              <w:bottom w:val="single" w:sz="4" w:space="0" w:color="auto"/>
              <w:right w:val="single" w:sz="4" w:space="0" w:color="auto"/>
            </w:tcBorders>
            <w:shd w:val="clear" w:color="auto" w:fill="auto"/>
            <w:noWrap/>
            <w:vAlign w:val="center"/>
          </w:tcPr>
          <w:p w14:paraId="09EC9A2E"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5277</w:t>
            </w:r>
          </w:p>
        </w:tc>
        <w:tc>
          <w:tcPr>
            <w:tcW w:w="1985" w:type="dxa"/>
            <w:tcBorders>
              <w:top w:val="nil"/>
              <w:left w:val="nil"/>
              <w:bottom w:val="single" w:sz="4" w:space="0" w:color="auto"/>
              <w:right w:val="single" w:sz="4" w:space="0" w:color="auto"/>
            </w:tcBorders>
            <w:shd w:val="clear" w:color="auto" w:fill="auto"/>
            <w:noWrap/>
            <w:vAlign w:val="center"/>
          </w:tcPr>
          <w:p w14:paraId="54E38E3B"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9</w:t>
            </w:r>
          </w:p>
        </w:tc>
        <w:tc>
          <w:tcPr>
            <w:tcW w:w="1843" w:type="dxa"/>
            <w:tcBorders>
              <w:top w:val="nil"/>
              <w:left w:val="nil"/>
              <w:bottom w:val="single" w:sz="4" w:space="0" w:color="auto"/>
              <w:right w:val="single" w:sz="4" w:space="0" w:color="auto"/>
            </w:tcBorders>
            <w:shd w:val="clear" w:color="auto" w:fill="auto"/>
            <w:noWrap/>
            <w:vAlign w:val="center"/>
          </w:tcPr>
          <w:p w14:paraId="38D45E20"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189</w:t>
            </w:r>
          </w:p>
        </w:tc>
      </w:tr>
      <w:tr w:rsidR="004A3F59" w:rsidRPr="0073594C" w14:paraId="4C088591"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A3D597D"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3E9EDDD0"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–2* fy_high|</w:t>
            </w:r>
          </w:p>
        </w:tc>
        <w:tc>
          <w:tcPr>
            <w:tcW w:w="1842" w:type="dxa"/>
            <w:tcBorders>
              <w:top w:val="nil"/>
              <w:left w:val="nil"/>
              <w:bottom w:val="single" w:sz="4" w:space="0" w:color="auto"/>
              <w:right w:val="single" w:sz="4" w:space="0" w:color="auto"/>
            </w:tcBorders>
            <w:shd w:val="clear" w:color="auto" w:fill="auto"/>
            <w:noWrap/>
            <w:vAlign w:val="center"/>
          </w:tcPr>
          <w:p w14:paraId="6FB04063"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–2* fy_low|</w:t>
            </w:r>
          </w:p>
        </w:tc>
        <w:tc>
          <w:tcPr>
            <w:tcW w:w="1985" w:type="dxa"/>
            <w:tcBorders>
              <w:top w:val="nil"/>
              <w:left w:val="nil"/>
              <w:bottom w:val="single" w:sz="4" w:space="0" w:color="auto"/>
              <w:right w:val="single" w:sz="4" w:space="0" w:color="auto"/>
            </w:tcBorders>
            <w:shd w:val="clear" w:color="auto" w:fill="auto"/>
            <w:noWrap/>
            <w:vAlign w:val="center"/>
          </w:tcPr>
          <w:p w14:paraId="57A30F46"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+2* fy_low|</w:t>
            </w:r>
          </w:p>
        </w:tc>
        <w:tc>
          <w:tcPr>
            <w:tcW w:w="1843" w:type="dxa"/>
            <w:tcBorders>
              <w:top w:val="nil"/>
              <w:left w:val="nil"/>
              <w:bottom w:val="single" w:sz="4" w:space="0" w:color="auto"/>
              <w:right w:val="single" w:sz="4" w:space="0" w:color="auto"/>
            </w:tcBorders>
            <w:shd w:val="clear" w:color="auto" w:fill="auto"/>
            <w:noWrap/>
            <w:vAlign w:val="center"/>
          </w:tcPr>
          <w:p w14:paraId="258DCD45"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+2* fy_high|</w:t>
            </w:r>
          </w:p>
        </w:tc>
      </w:tr>
      <w:tr w:rsidR="004A3F59" w:rsidRPr="0073594C" w14:paraId="19F014FE"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DF8D9AC"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4EC39F0F"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2434</w:t>
            </w:r>
          </w:p>
        </w:tc>
        <w:tc>
          <w:tcPr>
            <w:tcW w:w="1842" w:type="dxa"/>
            <w:tcBorders>
              <w:top w:val="nil"/>
              <w:left w:val="nil"/>
              <w:bottom w:val="single" w:sz="4" w:space="0" w:color="auto"/>
              <w:right w:val="single" w:sz="4" w:space="0" w:color="auto"/>
            </w:tcBorders>
            <w:shd w:val="clear" w:color="auto" w:fill="auto"/>
            <w:noWrap/>
            <w:vAlign w:val="center"/>
          </w:tcPr>
          <w:p w14:paraId="41B9DACA"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2634</w:t>
            </w:r>
          </w:p>
        </w:tc>
        <w:tc>
          <w:tcPr>
            <w:tcW w:w="1985" w:type="dxa"/>
            <w:tcBorders>
              <w:top w:val="nil"/>
              <w:left w:val="nil"/>
              <w:bottom w:val="single" w:sz="4" w:space="0" w:color="auto"/>
              <w:right w:val="single" w:sz="4" w:space="0" w:color="auto"/>
            </w:tcBorders>
            <w:shd w:val="clear" w:color="auto" w:fill="auto"/>
            <w:noWrap/>
            <w:vAlign w:val="center"/>
          </w:tcPr>
          <w:p w14:paraId="120B5725"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5166</w:t>
            </w:r>
          </w:p>
        </w:tc>
        <w:tc>
          <w:tcPr>
            <w:tcW w:w="1843" w:type="dxa"/>
            <w:tcBorders>
              <w:top w:val="nil"/>
              <w:left w:val="nil"/>
              <w:bottom w:val="single" w:sz="4" w:space="0" w:color="auto"/>
              <w:right w:val="single" w:sz="4" w:space="0" w:color="auto"/>
            </w:tcBorders>
            <w:shd w:val="clear" w:color="auto" w:fill="auto"/>
            <w:noWrap/>
            <w:vAlign w:val="center"/>
          </w:tcPr>
          <w:p w14:paraId="581ADF29"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5366</w:t>
            </w:r>
          </w:p>
        </w:tc>
      </w:tr>
      <w:tr w:rsidR="004A3F59" w:rsidRPr="0073594C" w14:paraId="7C2CDB4C"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A6219BC"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10820363"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|3*fx_low +1* fy_low|</w:t>
            </w:r>
          </w:p>
        </w:tc>
        <w:tc>
          <w:tcPr>
            <w:tcW w:w="1842" w:type="dxa"/>
            <w:tcBorders>
              <w:top w:val="nil"/>
              <w:left w:val="nil"/>
              <w:bottom w:val="single" w:sz="4" w:space="0" w:color="auto"/>
              <w:right w:val="single" w:sz="4" w:space="0" w:color="auto"/>
            </w:tcBorders>
            <w:shd w:val="clear" w:color="auto" w:fill="auto"/>
            <w:noWrap/>
            <w:vAlign w:val="center"/>
          </w:tcPr>
          <w:p w14:paraId="66C8A862"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|3*fx_high + 1*fy_high|</w:t>
            </w:r>
          </w:p>
        </w:tc>
        <w:tc>
          <w:tcPr>
            <w:tcW w:w="1985" w:type="dxa"/>
            <w:tcBorders>
              <w:top w:val="nil"/>
              <w:left w:val="nil"/>
              <w:bottom w:val="single" w:sz="4" w:space="0" w:color="auto"/>
              <w:right w:val="single" w:sz="4" w:space="0" w:color="auto"/>
            </w:tcBorders>
            <w:shd w:val="clear" w:color="auto" w:fill="auto"/>
            <w:noWrap/>
            <w:vAlign w:val="center"/>
          </w:tcPr>
          <w:p w14:paraId="3AF09304"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|3*fy_low + 1*fx_low|</w:t>
            </w:r>
          </w:p>
        </w:tc>
        <w:tc>
          <w:tcPr>
            <w:tcW w:w="1843" w:type="dxa"/>
            <w:tcBorders>
              <w:top w:val="nil"/>
              <w:left w:val="nil"/>
              <w:bottom w:val="single" w:sz="4" w:space="0" w:color="auto"/>
              <w:right w:val="single" w:sz="4" w:space="0" w:color="auto"/>
            </w:tcBorders>
            <w:shd w:val="clear" w:color="auto" w:fill="auto"/>
            <w:noWrap/>
            <w:vAlign w:val="center"/>
          </w:tcPr>
          <w:p w14:paraId="3A44CB02"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|3*fy_high + 1*fx_high|</w:t>
            </w:r>
          </w:p>
        </w:tc>
      </w:tr>
      <w:tr w:rsidR="004A3F59" w:rsidRPr="0073594C" w14:paraId="3F96459D"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FE5EF10"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13112DC7"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6423</w:t>
            </w:r>
          </w:p>
        </w:tc>
        <w:tc>
          <w:tcPr>
            <w:tcW w:w="1842" w:type="dxa"/>
            <w:tcBorders>
              <w:top w:val="nil"/>
              <w:left w:val="nil"/>
              <w:bottom w:val="single" w:sz="4" w:space="0" w:color="auto"/>
              <w:right w:val="single" w:sz="4" w:space="0" w:color="auto"/>
            </w:tcBorders>
            <w:shd w:val="clear" w:color="auto" w:fill="auto"/>
            <w:noWrap/>
            <w:vAlign w:val="center"/>
          </w:tcPr>
          <w:p w14:paraId="1515F387"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6643</w:t>
            </w:r>
          </w:p>
        </w:tc>
        <w:tc>
          <w:tcPr>
            <w:tcW w:w="1985" w:type="dxa"/>
            <w:tcBorders>
              <w:top w:val="nil"/>
              <w:left w:val="nil"/>
              <w:bottom w:val="single" w:sz="4" w:space="0" w:color="auto"/>
              <w:right w:val="single" w:sz="4" w:space="0" w:color="auto"/>
            </w:tcBorders>
            <w:shd w:val="clear" w:color="auto" w:fill="auto"/>
            <w:noWrap/>
            <w:vAlign w:val="center"/>
          </w:tcPr>
          <w:p w14:paraId="062C396B"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3909</w:t>
            </w:r>
          </w:p>
        </w:tc>
        <w:tc>
          <w:tcPr>
            <w:tcW w:w="1843" w:type="dxa"/>
            <w:tcBorders>
              <w:top w:val="nil"/>
              <w:left w:val="nil"/>
              <w:bottom w:val="single" w:sz="4" w:space="0" w:color="auto"/>
              <w:right w:val="single" w:sz="4" w:space="0" w:color="auto"/>
            </w:tcBorders>
            <w:shd w:val="clear" w:color="auto" w:fill="auto"/>
            <w:noWrap/>
            <w:vAlign w:val="center"/>
          </w:tcPr>
          <w:p w14:paraId="69A37A43"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4089</w:t>
            </w:r>
          </w:p>
        </w:tc>
      </w:tr>
      <w:tr w:rsidR="004A3F59" w:rsidRPr="0073594C" w14:paraId="048D4F12"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2F979BF"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37C04278"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|fx_low – 4*fy_high|</w:t>
            </w:r>
          </w:p>
        </w:tc>
        <w:tc>
          <w:tcPr>
            <w:tcW w:w="1842" w:type="dxa"/>
            <w:tcBorders>
              <w:top w:val="nil"/>
              <w:left w:val="nil"/>
              <w:bottom w:val="single" w:sz="4" w:space="0" w:color="auto"/>
              <w:right w:val="single" w:sz="4" w:space="0" w:color="auto"/>
            </w:tcBorders>
            <w:shd w:val="clear" w:color="auto" w:fill="auto"/>
            <w:noWrap/>
            <w:vAlign w:val="center"/>
          </w:tcPr>
          <w:p w14:paraId="65C2C445"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|fx_high – 4*fy_low|</w:t>
            </w:r>
          </w:p>
        </w:tc>
        <w:tc>
          <w:tcPr>
            <w:tcW w:w="1985" w:type="dxa"/>
            <w:tcBorders>
              <w:top w:val="nil"/>
              <w:left w:val="nil"/>
              <w:bottom w:val="single" w:sz="4" w:space="0" w:color="auto"/>
              <w:right w:val="single" w:sz="4" w:space="0" w:color="auto"/>
            </w:tcBorders>
            <w:shd w:val="clear" w:color="auto" w:fill="auto"/>
            <w:noWrap/>
            <w:vAlign w:val="center"/>
          </w:tcPr>
          <w:p w14:paraId="7BF07144"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4*fx_high|</w:t>
            </w:r>
          </w:p>
        </w:tc>
        <w:tc>
          <w:tcPr>
            <w:tcW w:w="1843" w:type="dxa"/>
            <w:tcBorders>
              <w:top w:val="nil"/>
              <w:left w:val="nil"/>
              <w:bottom w:val="single" w:sz="4" w:space="0" w:color="auto"/>
              <w:right w:val="single" w:sz="4" w:space="0" w:color="auto"/>
            </w:tcBorders>
            <w:shd w:val="clear" w:color="auto" w:fill="auto"/>
            <w:noWrap/>
            <w:vAlign w:val="center"/>
          </w:tcPr>
          <w:p w14:paraId="5236349D"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4*fx_low|</w:t>
            </w:r>
          </w:p>
        </w:tc>
      </w:tr>
      <w:tr w:rsidR="004A3F59" w:rsidRPr="0073594C" w14:paraId="10FAD721"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C1F0576"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0D2141E2"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892</w:t>
            </w:r>
          </w:p>
        </w:tc>
        <w:tc>
          <w:tcPr>
            <w:tcW w:w="1842" w:type="dxa"/>
            <w:tcBorders>
              <w:top w:val="nil"/>
              <w:left w:val="nil"/>
              <w:bottom w:val="single" w:sz="4" w:space="0" w:color="auto"/>
              <w:right w:val="single" w:sz="4" w:space="0" w:color="auto"/>
            </w:tcBorders>
            <w:shd w:val="clear" w:color="auto" w:fill="auto"/>
            <w:noWrap/>
            <w:vAlign w:val="center"/>
          </w:tcPr>
          <w:p w14:paraId="4FE92F8D"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672</w:t>
            </w:r>
          </w:p>
        </w:tc>
        <w:tc>
          <w:tcPr>
            <w:tcW w:w="1985" w:type="dxa"/>
            <w:tcBorders>
              <w:top w:val="nil"/>
              <w:left w:val="nil"/>
              <w:bottom w:val="single" w:sz="4" w:space="0" w:color="auto"/>
              <w:right w:val="single" w:sz="4" w:space="0" w:color="auto"/>
            </w:tcBorders>
            <w:shd w:val="clear" w:color="auto" w:fill="auto"/>
            <w:noWrap/>
            <w:vAlign w:val="center"/>
          </w:tcPr>
          <w:p w14:paraId="3FD213C2"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7257</w:t>
            </w:r>
          </w:p>
        </w:tc>
        <w:tc>
          <w:tcPr>
            <w:tcW w:w="1843" w:type="dxa"/>
            <w:tcBorders>
              <w:top w:val="nil"/>
              <w:left w:val="nil"/>
              <w:bottom w:val="single" w:sz="4" w:space="0" w:color="auto"/>
              <w:right w:val="single" w:sz="4" w:space="0" w:color="auto"/>
            </w:tcBorders>
            <w:shd w:val="clear" w:color="auto" w:fill="auto"/>
            <w:noWrap/>
            <w:vAlign w:val="center"/>
          </w:tcPr>
          <w:p w14:paraId="794CC3A7"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6977</w:t>
            </w:r>
          </w:p>
        </w:tc>
      </w:tr>
      <w:tr w:rsidR="004A3F59" w:rsidRPr="0073594C" w14:paraId="5ACF12BD"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21BD167"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003D09AE"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- 3*fy_high|</w:t>
            </w:r>
          </w:p>
        </w:tc>
        <w:tc>
          <w:tcPr>
            <w:tcW w:w="1842" w:type="dxa"/>
            <w:tcBorders>
              <w:top w:val="nil"/>
              <w:left w:val="nil"/>
              <w:bottom w:val="single" w:sz="4" w:space="0" w:color="auto"/>
              <w:right w:val="single" w:sz="4" w:space="0" w:color="auto"/>
            </w:tcBorders>
            <w:shd w:val="clear" w:color="auto" w:fill="auto"/>
            <w:noWrap/>
            <w:vAlign w:val="center"/>
          </w:tcPr>
          <w:p w14:paraId="40A9009A"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- 3*fy_low|</w:t>
            </w:r>
          </w:p>
        </w:tc>
        <w:tc>
          <w:tcPr>
            <w:tcW w:w="1985" w:type="dxa"/>
            <w:tcBorders>
              <w:top w:val="nil"/>
              <w:left w:val="nil"/>
              <w:bottom w:val="single" w:sz="4" w:space="0" w:color="auto"/>
              <w:right w:val="single" w:sz="4" w:space="0" w:color="auto"/>
            </w:tcBorders>
            <w:shd w:val="clear" w:color="auto" w:fill="auto"/>
            <w:noWrap/>
            <w:vAlign w:val="center"/>
          </w:tcPr>
          <w:p w14:paraId="2E88DAC0"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- 3*fx_high|</w:t>
            </w:r>
          </w:p>
        </w:tc>
        <w:tc>
          <w:tcPr>
            <w:tcW w:w="1843" w:type="dxa"/>
            <w:tcBorders>
              <w:top w:val="nil"/>
              <w:left w:val="nil"/>
              <w:bottom w:val="single" w:sz="4" w:space="0" w:color="auto"/>
              <w:right w:val="single" w:sz="4" w:space="0" w:color="auto"/>
            </w:tcBorders>
            <w:shd w:val="clear" w:color="auto" w:fill="auto"/>
            <w:noWrap/>
            <w:vAlign w:val="center"/>
          </w:tcPr>
          <w:p w14:paraId="533CB3EB"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-3*fx_low|</w:t>
            </w:r>
          </w:p>
        </w:tc>
      </w:tr>
      <w:tr w:rsidR="004A3F59" w:rsidRPr="0073594C" w14:paraId="50E139FC"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50ECABB"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33843B41"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1731</w:t>
            </w:r>
          </w:p>
        </w:tc>
        <w:tc>
          <w:tcPr>
            <w:tcW w:w="1842" w:type="dxa"/>
            <w:tcBorders>
              <w:top w:val="nil"/>
              <w:left w:val="nil"/>
              <w:bottom w:val="single" w:sz="4" w:space="0" w:color="auto"/>
              <w:right w:val="single" w:sz="4" w:space="0" w:color="auto"/>
            </w:tcBorders>
            <w:shd w:val="clear" w:color="auto" w:fill="auto"/>
            <w:noWrap/>
            <w:vAlign w:val="center"/>
          </w:tcPr>
          <w:p w14:paraId="72E205DA"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1971</w:t>
            </w:r>
          </w:p>
        </w:tc>
        <w:tc>
          <w:tcPr>
            <w:tcW w:w="1985" w:type="dxa"/>
            <w:tcBorders>
              <w:top w:val="nil"/>
              <w:left w:val="nil"/>
              <w:bottom w:val="single" w:sz="4" w:space="0" w:color="auto"/>
              <w:right w:val="single" w:sz="4" w:space="0" w:color="auto"/>
            </w:tcBorders>
            <w:shd w:val="clear" w:color="auto" w:fill="auto"/>
            <w:noWrap/>
            <w:vAlign w:val="center"/>
          </w:tcPr>
          <w:p w14:paraId="640762D8"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4614</w:t>
            </w:r>
          </w:p>
        </w:tc>
        <w:tc>
          <w:tcPr>
            <w:tcW w:w="1843" w:type="dxa"/>
            <w:tcBorders>
              <w:top w:val="nil"/>
              <w:left w:val="nil"/>
              <w:bottom w:val="single" w:sz="4" w:space="0" w:color="auto"/>
              <w:right w:val="single" w:sz="4" w:space="0" w:color="auto"/>
            </w:tcBorders>
            <w:shd w:val="clear" w:color="auto" w:fill="auto"/>
            <w:noWrap/>
            <w:vAlign w:val="center"/>
          </w:tcPr>
          <w:p w14:paraId="0A67F2FB"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4354</w:t>
            </w:r>
          </w:p>
        </w:tc>
      </w:tr>
      <w:tr w:rsidR="004A3F59" w:rsidRPr="0073594C" w14:paraId="638D515C"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B7A583A"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4F97A78C"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|fx_low + 4*fy_low|</w:t>
            </w:r>
          </w:p>
        </w:tc>
        <w:tc>
          <w:tcPr>
            <w:tcW w:w="1842" w:type="dxa"/>
            <w:tcBorders>
              <w:top w:val="nil"/>
              <w:left w:val="nil"/>
              <w:bottom w:val="single" w:sz="4" w:space="0" w:color="auto"/>
              <w:right w:val="single" w:sz="4" w:space="0" w:color="auto"/>
            </w:tcBorders>
            <w:shd w:val="clear" w:color="auto" w:fill="auto"/>
            <w:noWrap/>
            <w:vAlign w:val="center"/>
          </w:tcPr>
          <w:p w14:paraId="08039714"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|fx_high + 4*fy_high|</w:t>
            </w:r>
          </w:p>
        </w:tc>
        <w:tc>
          <w:tcPr>
            <w:tcW w:w="1985" w:type="dxa"/>
            <w:tcBorders>
              <w:top w:val="nil"/>
              <w:left w:val="nil"/>
              <w:bottom w:val="single" w:sz="4" w:space="0" w:color="auto"/>
              <w:right w:val="single" w:sz="4" w:space="0" w:color="auto"/>
            </w:tcBorders>
            <w:shd w:val="clear" w:color="auto" w:fill="auto"/>
            <w:noWrap/>
            <w:vAlign w:val="center"/>
          </w:tcPr>
          <w:p w14:paraId="0CC79F5A"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+ 4*fx_low|</w:t>
            </w:r>
          </w:p>
        </w:tc>
        <w:tc>
          <w:tcPr>
            <w:tcW w:w="1843" w:type="dxa"/>
            <w:tcBorders>
              <w:top w:val="nil"/>
              <w:left w:val="nil"/>
              <w:bottom w:val="single" w:sz="4" w:space="0" w:color="auto"/>
              <w:right w:val="single" w:sz="4" w:space="0" w:color="auto"/>
            </w:tcBorders>
            <w:shd w:val="clear" w:color="auto" w:fill="auto"/>
            <w:noWrap/>
            <w:vAlign w:val="center"/>
          </w:tcPr>
          <w:p w14:paraId="6139054D"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+ 4*fx_high|</w:t>
            </w:r>
          </w:p>
        </w:tc>
      </w:tr>
      <w:tr w:rsidR="004A3F59" w:rsidRPr="0073594C" w14:paraId="7D782B67"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F770FF6"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55AC2C87"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4572</w:t>
            </w:r>
          </w:p>
        </w:tc>
        <w:tc>
          <w:tcPr>
            <w:tcW w:w="1842" w:type="dxa"/>
            <w:tcBorders>
              <w:top w:val="nil"/>
              <w:left w:val="nil"/>
              <w:bottom w:val="single" w:sz="4" w:space="0" w:color="auto"/>
              <w:right w:val="single" w:sz="4" w:space="0" w:color="auto"/>
            </w:tcBorders>
            <w:shd w:val="clear" w:color="auto" w:fill="auto"/>
            <w:noWrap/>
            <w:vAlign w:val="center"/>
          </w:tcPr>
          <w:p w14:paraId="493520EB"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4792</w:t>
            </w:r>
          </w:p>
        </w:tc>
        <w:tc>
          <w:tcPr>
            <w:tcW w:w="1985" w:type="dxa"/>
            <w:tcBorders>
              <w:top w:val="nil"/>
              <w:left w:val="nil"/>
              <w:bottom w:val="single" w:sz="4" w:space="0" w:color="auto"/>
              <w:right w:val="single" w:sz="4" w:space="0" w:color="auto"/>
            </w:tcBorders>
            <w:shd w:val="clear" w:color="auto" w:fill="auto"/>
            <w:noWrap/>
            <w:vAlign w:val="center"/>
          </w:tcPr>
          <w:p w14:paraId="163CA41A"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8343</w:t>
            </w:r>
          </w:p>
        </w:tc>
        <w:tc>
          <w:tcPr>
            <w:tcW w:w="1843" w:type="dxa"/>
            <w:tcBorders>
              <w:top w:val="nil"/>
              <w:left w:val="nil"/>
              <w:bottom w:val="single" w:sz="4" w:space="0" w:color="auto"/>
              <w:right w:val="single" w:sz="4" w:space="0" w:color="auto"/>
            </w:tcBorders>
            <w:shd w:val="clear" w:color="auto" w:fill="auto"/>
            <w:noWrap/>
            <w:vAlign w:val="center"/>
          </w:tcPr>
          <w:p w14:paraId="2F702CEC"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8623</w:t>
            </w:r>
          </w:p>
        </w:tc>
      </w:tr>
      <w:tr w:rsidR="004A3F59" w:rsidRPr="0073594C" w14:paraId="24A18823"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6260E2D"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7CFA7C48"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+ 3*fy_low|</w:t>
            </w:r>
          </w:p>
        </w:tc>
        <w:tc>
          <w:tcPr>
            <w:tcW w:w="1842" w:type="dxa"/>
            <w:tcBorders>
              <w:top w:val="nil"/>
              <w:left w:val="nil"/>
              <w:bottom w:val="single" w:sz="4" w:space="0" w:color="auto"/>
              <w:right w:val="single" w:sz="4" w:space="0" w:color="auto"/>
            </w:tcBorders>
            <w:shd w:val="clear" w:color="auto" w:fill="auto"/>
            <w:noWrap/>
            <w:vAlign w:val="center"/>
          </w:tcPr>
          <w:p w14:paraId="307ECF3E"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+ 3*fy_high|</w:t>
            </w:r>
          </w:p>
        </w:tc>
        <w:tc>
          <w:tcPr>
            <w:tcW w:w="1985" w:type="dxa"/>
            <w:tcBorders>
              <w:top w:val="nil"/>
              <w:left w:val="nil"/>
              <w:bottom w:val="single" w:sz="4" w:space="0" w:color="auto"/>
              <w:right w:val="single" w:sz="4" w:space="0" w:color="auto"/>
            </w:tcBorders>
            <w:shd w:val="clear" w:color="auto" w:fill="auto"/>
            <w:noWrap/>
            <w:vAlign w:val="center"/>
          </w:tcPr>
          <w:p w14:paraId="0BE14562"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+ 3*fx_low|</w:t>
            </w:r>
          </w:p>
        </w:tc>
        <w:tc>
          <w:tcPr>
            <w:tcW w:w="1843" w:type="dxa"/>
            <w:tcBorders>
              <w:top w:val="nil"/>
              <w:left w:val="nil"/>
              <w:bottom w:val="single" w:sz="4" w:space="0" w:color="auto"/>
              <w:right w:val="single" w:sz="4" w:space="0" w:color="auto"/>
            </w:tcBorders>
            <w:shd w:val="clear" w:color="auto" w:fill="auto"/>
            <w:noWrap/>
            <w:vAlign w:val="center"/>
          </w:tcPr>
          <w:p w14:paraId="5C2F7B7E"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+ 3*fx_high|</w:t>
            </w:r>
          </w:p>
        </w:tc>
      </w:tr>
      <w:tr w:rsidR="004A3F59" w:rsidRPr="0073594C" w14:paraId="53B99E4E" w14:textId="77777777" w:rsidTr="005A4037">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F067C0" w14:textId="77777777" w:rsidR="004A3F59" w:rsidRDefault="004A3F59" w:rsidP="005A4037">
            <w:pPr>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18C92411" w14:textId="77777777" w:rsidR="004A3F59" w:rsidRDefault="004A3F59" w:rsidP="005A4037">
            <w:pPr>
              <w:spacing w:after="0"/>
              <w:jc w:val="center"/>
              <w:rPr>
                <w:rFonts w:ascii="Arial" w:hAnsi="Arial" w:cs="Arial"/>
                <w:color w:val="000000"/>
                <w:sz w:val="16"/>
                <w:szCs w:val="16"/>
              </w:rPr>
            </w:pPr>
            <w:r>
              <w:rPr>
                <w:rFonts w:ascii="Arial" w:hAnsi="Arial" w:cs="Arial"/>
                <w:color w:val="000000"/>
                <w:sz w:val="16"/>
                <w:szCs w:val="16"/>
              </w:rPr>
              <w:t>5829</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7779688E" w14:textId="77777777" w:rsidR="004A3F59" w:rsidRDefault="004A3F59" w:rsidP="005A4037">
            <w:pPr>
              <w:spacing w:after="0"/>
              <w:jc w:val="center"/>
              <w:rPr>
                <w:rFonts w:ascii="Arial" w:hAnsi="Arial" w:cs="Arial"/>
                <w:color w:val="000000"/>
                <w:sz w:val="16"/>
                <w:szCs w:val="16"/>
              </w:rPr>
            </w:pPr>
            <w:r>
              <w:rPr>
                <w:rFonts w:ascii="Arial" w:hAnsi="Arial" w:cs="Arial"/>
                <w:color w:val="000000"/>
                <w:sz w:val="16"/>
                <w:szCs w:val="16"/>
              </w:rPr>
              <w:t>6069</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07ACFB43" w14:textId="77777777" w:rsidR="004A3F59" w:rsidRDefault="004A3F59" w:rsidP="005A4037">
            <w:pPr>
              <w:spacing w:after="0"/>
              <w:jc w:val="center"/>
              <w:rPr>
                <w:rFonts w:ascii="Arial" w:hAnsi="Arial" w:cs="Arial"/>
                <w:color w:val="000000"/>
                <w:sz w:val="16"/>
                <w:szCs w:val="16"/>
              </w:rPr>
            </w:pPr>
            <w:r>
              <w:rPr>
                <w:rFonts w:ascii="Arial" w:hAnsi="Arial" w:cs="Arial"/>
                <w:color w:val="000000"/>
                <w:sz w:val="16"/>
                <w:szCs w:val="16"/>
              </w:rPr>
              <w:t>7086</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122FED91" w14:textId="77777777" w:rsidR="004A3F59" w:rsidRDefault="004A3F59" w:rsidP="005A4037">
            <w:pPr>
              <w:spacing w:after="0"/>
              <w:jc w:val="center"/>
              <w:rPr>
                <w:rFonts w:ascii="Arial" w:hAnsi="Arial" w:cs="Arial"/>
                <w:color w:val="000000"/>
                <w:sz w:val="16"/>
                <w:szCs w:val="16"/>
              </w:rPr>
            </w:pPr>
            <w:r>
              <w:rPr>
                <w:rFonts w:ascii="Arial" w:hAnsi="Arial" w:cs="Arial"/>
                <w:color w:val="000000"/>
                <w:sz w:val="16"/>
                <w:szCs w:val="16"/>
              </w:rPr>
              <w:t>7346</w:t>
            </w:r>
          </w:p>
        </w:tc>
      </w:tr>
    </w:tbl>
    <w:p w14:paraId="12FAECE2" w14:textId="77777777" w:rsidR="004A3F59" w:rsidRPr="0073594C" w:rsidRDefault="004A3F59" w:rsidP="004A3F59">
      <w:pPr>
        <w:rPr>
          <w:lang w:eastAsia="ko-KR"/>
        </w:rPr>
      </w:pPr>
    </w:p>
    <w:p w14:paraId="3F5E45B6" w14:textId="741520FD" w:rsidR="004A3F59" w:rsidRPr="0073594C" w:rsidRDefault="004A3F59" w:rsidP="004A3F59">
      <w:pPr>
        <w:jc w:val="center"/>
        <w:rPr>
          <w:lang w:eastAsia="zh-CN"/>
        </w:rPr>
      </w:pPr>
      <w:r w:rsidRPr="0073594C">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59</w:t>
      </w:r>
      <w:r w:rsidRPr="0073594C">
        <w:rPr>
          <w:rFonts w:ascii="Arial" w:hAnsi="Arial" w:cs="Arial"/>
          <w:b/>
          <w:bCs/>
          <w:lang w:val="en-US" w:eastAsia="zh-CN"/>
        </w:rPr>
        <w:t>.2</w:t>
      </w:r>
      <w:r w:rsidRPr="0073594C">
        <w:rPr>
          <w:rFonts w:ascii="Arial" w:hAnsi="Arial" w:cs="Arial"/>
          <w:b/>
          <w:bCs/>
          <w:lang w:val="en-US"/>
        </w:rPr>
        <w:t>.</w:t>
      </w:r>
      <w:r>
        <w:rPr>
          <w:rFonts w:ascii="Arial" w:hAnsi="Arial" w:cs="Arial"/>
          <w:b/>
          <w:bCs/>
          <w:lang w:val="en-US" w:eastAsia="zh-CN"/>
        </w:rPr>
        <w:t>1</w:t>
      </w:r>
      <w:r w:rsidRPr="0073594C">
        <w:rPr>
          <w:rFonts w:ascii="Arial" w:hAnsi="Arial" w:cs="Arial"/>
          <w:b/>
          <w:bCs/>
          <w:lang w:val="en-US"/>
        </w:rPr>
        <w:t xml:space="preserve">-3: Band </w:t>
      </w:r>
      <w:r w:rsidRPr="0073594C">
        <w:rPr>
          <w:rFonts w:ascii="Arial" w:hAnsi="Arial" w:cs="Arial"/>
          <w:b/>
          <w:bCs/>
          <w:lang w:val="en-US" w:eastAsia="zh-CN"/>
        </w:rPr>
        <w:t>n</w:t>
      </w:r>
      <w:r>
        <w:rPr>
          <w:rFonts w:ascii="Arial" w:hAnsi="Arial" w:cs="Arial"/>
          <w:b/>
          <w:bCs/>
          <w:lang w:val="en-US" w:eastAsia="zh-CN"/>
        </w:rPr>
        <w:t>40</w:t>
      </w:r>
      <w:r w:rsidRPr="0073594C">
        <w:rPr>
          <w:rFonts w:ascii="Arial" w:hAnsi="Arial" w:cs="Arial"/>
          <w:b/>
          <w:bCs/>
          <w:lang w:val="en-US"/>
        </w:rPr>
        <w:t xml:space="preserve"> and Band </w:t>
      </w:r>
      <w:r w:rsidRPr="0073594C">
        <w:rPr>
          <w:rFonts w:ascii="Arial" w:hAnsi="Arial" w:cs="Arial"/>
          <w:b/>
          <w:bCs/>
          <w:lang w:val="en-US" w:eastAsia="zh-CN"/>
        </w:rPr>
        <w:t>n</w:t>
      </w:r>
      <w:r>
        <w:rPr>
          <w:rFonts w:ascii="Arial" w:hAnsi="Arial" w:cs="Arial"/>
          <w:b/>
          <w:bCs/>
          <w:lang w:val="en-US" w:eastAsia="zh-CN"/>
        </w:rPr>
        <w:t>105</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harmonics and IMD products</w:t>
      </w:r>
    </w:p>
    <w:tbl>
      <w:tblPr>
        <w:tblW w:w="10060" w:type="dxa"/>
        <w:tblInd w:w="113" w:type="dxa"/>
        <w:tblLook w:val="04A0" w:firstRow="1" w:lastRow="0" w:firstColumn="1" w:lastColumn="0" w:noHBand="0" w:noVBand="1"/>
      </w:tblPr>
      <w:tblGrid>
        <w:gridCol w:w="2547"/>
        <w:gridCol w:w="1843"/>
        <w:gridCol w:w="1842"/>
        <w:gridCol w:w="1985"/>
        <w:gridCol w:w="1843"/>
      </w:tblGrid>
      <w:tr w:rsidR="004A3F59" w:rsidRPr="0073594C" w14:paraId="3D720B8E" w14:textId="77777777" w:rsidTr="005A4037">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A52605" w14:textId="77777777" w:rsidR="004A3F59" w:rsidRPr="0073594C" w:rsidRDefault="004A3F59" w:rsidP="005A4037">
            <w:pPr>
              <w:spacing w:after="0"/>
              <w:rPr>
                <w:rFonts w:ascii="Arial" w:hAnsi="Arial" w:cs="Arial"/>
                <w:b/>
                <w:bCs/>
                <w:color w:val="000000"/>
                <w:sz w:val="18"/>
                <w:szCs w:val="18"/>
                <w:lang w:val="en-US" w:eastAsia="ja-JP"/>
              </w:rPr>
            </w:pPr>
            <w:r>
              <w:rPr>
                <w:rFonts w:ascii="Arial" w:hAnsi="Arial" w:cs="Arial"/>
                <w:b/>
                <w:bCs/>
                <w:color w:val="000000"/>
                <w:sz w:val="18"/>
                <w:szCs w:val="18"/>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40B04B8F" w14:textId="77777777" w:rsidR="004A3F59" w:rsidRPr="0073594C" w:rsidRDefault="004A3F59"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fx_low</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464F7A33" w14:textId="77777777" w:rsidR="004A3F59" w:rsidRPr="0073594C" w:rsidRDefault="004A3F59"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fx_high</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720FDAC7" w14:textId="77777777" w:rsidR="004A3F59" w:rsidRPr="0073594C" w:rsidRDefault="004A3F59"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fy_low</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654905D8" w14:textId="77777777" w:rsidR="004A3F59" w:rsidRPr="0073594C" w:rsidRDefault="004A3F59"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fy_high</w:t>
            </w:r>
          </w:p>
        </w:tc>
      </w:tr>
      <w:tr w:rsidR="004A3F59" w:rsidRPr="0073594C" w14:paraId="09FFA599"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B32297D"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UL Frequency [MHz]</w:t>
            </w:r>
          </w:p>
        </w:tc>
        <w:tc>
          <w:tcPr>
            <w:tcW w:w="1843" w:type="dxa"/>
            <w:tcBorders>
              <w:top w:val="nil"/>
              <w:left w:val="nil"/>
              <w:bottom w:val="single" w:sz="4" w:space="0" w:color="auto"/>
              <w:right w:val="single" w:sz="4" w:space="0" w:color="auto"/>
            </w:tcBorders>
            <w:shd w:val="clear" w:color="auto" w:fill="auto"/>
            <w:noWrap/>
            <w:vAlign w:val="center"/>
          </w:tcPr>
          <w:p w14:paraId="2E6E979F"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2300</w:t>
            </w:r>
          </w:p>
        </w:tc>
        <w:tc>
          <w:tcPr>
            <w:tcW w:w="1842" w:type="dxa"/>
            <w:tcBorders>
              <w:top w:val="nil"/>
              <w:left w:val="nil"/>
              <w:bottom w:val="single" w:sz="4" w:space="0" w:color="auto"/>
              <w:right w:val="single" w:sz="4" w:space="0" w:color="auto"/>
            </w:tcBorders>
            <w:shd w:val="clear" w:color="auto" w:fill="auto"/>
            <w:noWrap/>
            <w:vAlign w:val="center"/>
          </w:tcPr>
          <w:p w14:paraId="63BB8839"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2400</w:t>
            </w:r>
          </w:p>
        </w:tc>
        <w:tc>
          <w:tcPr>
            <w:tcW w:w="1985" w:type="dxa"/>
            <w:tcBorders>
              <w:top w:val="nil"/>
              <w:left w:val="nil"/>
              <w:bottom w:val="single" w:sz="4" w:space="0" w:color="auto"/>
              <w:right w:val="single" w:sz="4" w:space="0" w:color="auto"/>
            </w:tcBorders>
            <w:shd w:val="clear" w:color="auto" w:fill="auto"/>
            <w:noWrap/>
            <w:vAlign w:val="center"/>
          </w:tcPr>
          <w:p w14:paraId="2C65EE44"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663</w:t>
            </w:r>
          </w:p>
        </w:tc>
        <w:tc>
          <w:tcPr>
            <w:tcW w:w="1843" w:type="dxa"/>
            <w:tcBorders>
              <w:top w:val="nil"/>
              <w:left w:val="nil"/>
              <w:bottom w:val="single" w:sz="4" w:space="0" w:color="auto"/>
              <w:right w:val="single" w:sz="4" w:space="0" w:color="auto"/>
            </w:tcBorders>
            <w:shd w:val="clear" w:color="auto" w:fill="auto"/>
            <w:noWrap/>
            <w:vAlign w:val="center"/>
          </w:tcPr>
          <w:p w14:paraId="5D726E55"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703</w:t>
            </w:r>
          </w:p>
        </w:tc>
      </w:tr>
      <w:tr w:rsidR="004A3F59" w:rsidRPr="0073594C" w14:paraId="229E797F"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F809595"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DL Frequency [MHz]</w:t>
            </w:r>
          </w:p>
        </w:tc>
        <w:tc>
          <w:tcPr>
            <w:tcW w:w="1843" w:type="dxa"/>
            <w:tcBorders>
              <w:top w:val="nil"/>
              <w:left w:val="nil"/>
              <w:bottom w:val="single" w:sz="4" w:space="0" w:color="auto"/>
              <w:right w:val="single" w:sz="4" w:space="0" w:color="auto"/>
            </w:tcBorders>
            <w:shd w:val="clear" w:color="auto" w:fill="auto"/>
            <w:noWrap/>
            <w:vAlign w:val="center"/>
          </w:tcPr>
          <w:p w14:paraId="72F7350A"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2300</w:t>
            </w:r>
          </w:p>
        </w:tc>
        <w:tc>
          <w:tcPr>
            <w:tcW w:w="1842" w:type="dxa"/>
            <w:tcBorders>
              <w:top w:val="nil"/>
              <w:left w:val="nil"/>
              <w:bottom w:val="single" w:sz="4" w:space="0" w:color="auto"/>
              <w:right w:val="single" w:sz="4" w:space="0" w:color="auto"/>
            </w:tcBorders>
            <w:shd w:val="clear" w:color="auto" w:fill="auto"/>
            <w:noWrap/>
            <w:vAlign w:val="center"/>
          </w:tcPr>
          <w:p w14:paraId="10BABE84"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2400</w:t>
            </w:r>
          </w:p>
        </w:tc>
        <w:tc>
          <w:tcPr>
            <w:tcW w:w="1985" w:type="dxa"/>
            <w:tcBorders>
              <w:top w:val="nil"/>
              <w:left w:val="nil"/>
              <w:bottom w:val="single" w:sz="4" w:space="0" w:color="auto"/>
              <w:right w:val="single" w:sz="4" w:space="0" w:color="auto"/>
            </w:tcBorders>
            <w:shd w:val="clear" w:color="auto" w:fill="auto"/>
            <w:noWrap/>
            <w:vAlign w:val="center"/>
          </w:tcPr>
          <w:p w14:paraId="672B876C"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612</w:t>
            </w:r>
          </w:p>
        </w:tc>
        <w:tc>
          <w:tcPr>
            <w:tcW w:w="1843" w:type="dxa"/>
            <w:tcBorders>
              <w:top w:val="nil"/>
              <w:left w:val="nil"/>
              <w:bottom w:val="single" w:sz="4" w:space="0" w:color="auto"/>
              <w:right w:val="single" w:sz="4" w:space="0" w:color="auto"/>
            </w:tcBorders>
            <w:shd w:val="clear" w:color="auto" w:fill="auto"/>
            <w:noWrap/>
            <w:vAlign w:val="center"/>
          </w:tcPr>
          <w:p w14:paraId="0BF7204A"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652</w:t>
            </w:r>
          </w:p>
        </w:tc>
      </w:tr>
      <w:tr w:rsidR="004A3F59" w:rsidRPr="0073594C" w14:paraId="73E1CA6D"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4A7C2F9"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2nd order IMD products</w:t>
            </w:r>
          </w:p>
        </w:tc>
        <w:tc>
          <w:tcPr>
            <w:tcW w:w="1843" w:type="dxa"/>
            <w:tcBorders>
              <w:top w:val="nil"/>
              <w:left w:val="nil"/>
              <w:bottom w:val="single" w:sz="4" w:space="0" w:color="auto"/>
              <w:right w:val="single" w:sz="4" w:space="0" w:color="auto"/>
            </w:tcBorders>
            <w:shd w:val="clear" w:color="auto" w:fill="auto"/>
            <w:noWrap/>
            <w:vAlign w:val="center"/>
          </w:tcPr>
          <w:p w14:paraId="22EF8906"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fx_high|</w:t>
            </w:r>
          </w:p>
        </w:tc>
        <w:tc>
          <w:tcPr>
            <w:tcW w:w="1842" w:type="dxa"/>
            <w:tcBorders>
              <w:top w:val="nil"/>
              <w:left w:val="nil"/>
              <w:bottom w:val="single" w:sz="4" w:space="0" w:color="auto"/>
              <w:right w:val="single" w:sz="4" w:space="0" w:color="auto"/>
            </w:tcBorders>
            <w:shd w:val="clear" w:color="auto" w:fill="auto"/>
            <w:noWrap/>
            <w:vAlign w:val="center"/>
          </w:tcPr>
          <w:p w14:paraId="5A68785B"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fx_low|</w:t>
            </w:r>
          </w:p>
        </w:tc>
        <w:tc>
          <w:tcPr>
            <w:tcW w:w="1985" w:type="dxa"/>
            <w:tcBorders>
              <w:top w:val="nil"/>
              <w:left w:val="nil"/>
              <w:bottom w:val="single" w:sz="4" w:space="0" w:color="auto"/>
              <w:right w:val="single" w:sz="4" w:space="0" w:color="auto"/>
            </w:tcBorders>
            <w:shd w:val="clear" w:color="auto" w:fill="auto"/>
            <w:noWrap/>
            <w:vAlign w:val="center"/>
          </w:tcPr>
          <w:p w14:paraId="74DE1857"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fx_low|</w:t>
            </w:r>
          </w:p>
        </w:tc>
        <w:tc>
          <w:tcPr>
            <w:tcW w:w="1843" w:type="dxa"/>
            <w:tcBorders>
              <w:top w:val="nil"/>
              <w:left w:val="nil"/>
              <w:bottom w:val="single" w:sz="4" w:space="0" w:color="auto"/>
              <w:right w:val="single" w:sz="4" w:space="0" w:color="auto"/>
            </w:tcBorders>
            <w:shd w:val="clear" w:color="auto" w:fill="auto"/>
            <w:noWrap/>
            <w:vAlign w:val="center"/>
          </w:tcPr>
          <w:p w14:paraId="0758C748"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fx_high|</w:t>
            </w:r>
          </w:p>
        </w:tc>
      </w:tr>
      <w:tr w:rsidR="004A3F59" w:rsidRPr="0073594C" w14:paraId="5B40F282"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81FBD6C"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34B29B99"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1737</w:t>
            </w:r>
          </w:p>
        </w:tc>
        <w:tc>
          <w:tcPr>
            <w:tcW w:w="1842" w:type="dxa"/>
            <w:tcBorders>
              <w:top w:val="nil"/>
              <w:left w:val="nil"/>
              <w:bottom w:val="single" w:sz="4" w:space="0" w:color="auto"/>
              <w:right w:val="single" w:sz="4" w:space="0" w:color="auto"/>
            </w:tcBorders>
            <w:shd w:val="clear" w:color="auto" w:fill="auto"/>
            <w:noWrap/>
            <w:vAlign w:val="center"/>
          </w:tcPr>
          <w:p w14:paraId="4307FB5F"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1597</w:t>
            </w:r>
          </w:p>
        </w:tc>
        <w:tc>
          <w:tcPr>
            <w:tcW w:w="1985" w:type="dxa"/>
            <w:tcBorders>
              <w:top w:val="nil"/>
              <w:left w:val="nil"/>
              <w:bottom w:val="single" w:sz="4" w:space="0" w:color="auto"/>
              <w:right w:val="single" w:sz="4" w:space="0" w:color="auto"/>
            </w:tcBorders>
            <w:shd w:val="clear" w:color="auto" w:fill="auto"/>
            <w:noWrap/>
            <w:vAlign w:val="center"/>
          </w:tcPr>
          <w:p w14:paraId="24434D98"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2963</w:t>
            </w:r>
          </w:p>
        </w:tc>
        <w:tc>
          <w:tcPr>
            <w:tcW w:w="1843" w:type="dxa"/>
            <w:tcBorders>
              <w:top w:val="nil"/>
              <w:left w:val="nil"/>
              <w:bottom w:val="single" w:sz="4" w:space="0" w:color="auto"/>
              <w:right w:val="single" w:sz="4" w:space="0" w:color="auto"/>
            </w:tcBorders>
            <w:shd w:val="clear" w:color="auto" w:fill="auto"/>
            <w:noWrap/>
            <w:vAlign w:val="center"/>
          </w:tcPr>
          <w:p w14:paraId="45049124"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3103</w:t>
            </w:r>
          </w:p>
        </w:tc>
      </w:tr>
      <w:tr w:rsidR="004A3F59" w:rsidRPr="0073594C" w14:paraId="7914EFA8"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5A45CA9"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6D83ADC3"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fy_high|</w:t>
            </w:r>
          </w:p>
        </w:tc>
        <w:tc>
          <w:tcPr>
            <w:tcW w:w="1842" w:type="dxa"/>
            <w:tcBorders>
              <w:top w:val="nil"/>
              <w:left w:val="nil"/>
              <w:bottom w:val="single" w:sz="4" w:space="0" w:color="auto"/>
              <w:right w:val="single" w:sz="4" w:space="0" w:color="auto"/>
            </w:tcBorders>
            <w:shd w:val="clear" w:color="auto" w:fill="auto"/>
            <w:noWrap/>
            <w:vAlign w:val="center"/>
          </w:tcPr>
          <w:p w14:paraId="6FAE0108"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fy_low|</w:t>
            </w:r>
          </w:p>
        </w:tc>
        <w:tc>
          <w:tcPr>
            <w:tcW w:w="1985" w:type="dxa"/>
            <w:tcBorders>
              <w:top w:val="nil"/>
              <w:left w:val="nil"/>
              <w:bottom w:val="single" w:sz="4" w:space="0" w:color="auto"/>
              <w:right w:val="single" w:sz="4" w:space="0" w:color="auto"/>
            </w:tcBorders>
            <w:shd w:val="clear" w:color="auto" w:fill="auto"/>
            <w:noWrap/>
            <w:vAlign w:val="center"/>
          </w:tcPr>
          <w:p w14:paraId="016A7F07"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fx_high|</w:t>
            </w:r>
          </w:p>
        </w:tc>
        <w:tc>
          <w:tcPr>
            <w:tcW w:w="1843" w:type="dxa"/>
            <w:tcBorders>
              <w:top w:val="nil"/>
              <w:left w:val="nil"/>
              <w:bottom w:val="single" w:sz="4" w:space="0" w:color="auto"/>
              <w:right w:val="single" w:sz="4" w:space="0" w:color="auto"/>
            </w:tcBorders>
            <w:shd w:val="clear" w:color="auto" w:fill="auto"/>
            <w:noWrap/>
            <w:vAlign w:val="center"/>
          </w:tcPr>
          <w:p w14:paraId="6D97F167"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 fx_low|</w:t>
            </w:r>
          </w:p>
        </w:tc>
      </w:tr>
      <w:tr w:rsidR="004A3F59" w:rsidRPr="0073594C" w14:paraId="4267F3CB"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33AF359"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779665C9"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3897</w:t>
            </w:r>
          </w:p>
        </w:tc>
        <w:tc>
          <w:tcPr>
            <w:tcW w:w="1842" w:type="dxa"/>
            <w:tcBorders>
              <w:top w:val="nil"/>
              <w:left w:val="nil"/>
              <w:bottom w:val="single" w:sz="4" w:space="0" w:color="auto"/>
              <w:right w:val="single" w:sz="4" w:space="0" w:color="auto"/>
            </w:tcBorders>
            <w:shd w:val="clear" w:color="auto" w:fill="auto"/>
            <w:noWrap/>
            <w:vAlign w:val="center"/>
          </w:tcPr>
          <w:p w14:paraId="5FCBC2A9"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4137</w:t>
            </w:r>
          </w:p>
        </w:tc>
        <w:tc>
          <w:tcPr>
            <w:tcW w:w="1985" w:type="dxa"/>
            <w:tcBorders>
              <w:top w:val="nil"/>
              <w:left w:val="nil"/>
              <w:bottom w:val="single" w:sz="4" w:space="0" w:color="auto"/>
              <w:right w:val="single" w:sz="4" w:space="0" w:color="auto"/>
            </w:tcBorders>
            <w:shd w:val="clear" w:color="auto" w:fill="auto"/>
            <w:noWrap/>
            <w:vAlign w:val="center"/>
          </w:tcPr>
          <w:p w14:paraId="26F7A3F0"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1074</w:t>
            </w:r>
          </w:p>
        </w:tc>
        <w:tc>
          <w:tcPr>
            <w:tcW w:w="1843" w:type="dxa"/>
            <w:tcBorders>
              <w:top w:val="nil"/>
              <w:left w:val="nil"/>
              <w:bottom w:val="single" w:sz="4" w:space="0" w:color="auto"/>
              <w:right w:val="single" w:sz="4" w:space="0" w:color="auto"/>
            </w:tcBorders>
            <w:shd w:val="clear" w:color="auto" w:fill="auto"/>
            <w:noWrap/>
            <w:vAlign w:val="center"/>
          </w:tcPr>
          <w:p w14:paraId="0559002A"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894</w:t>
            </w:r>
          </w:p>
        </w:tc>
      </w:tr>
      <w:tr w:rsidR="004A3F59" w:rsidRPr="0073594C" w14:paraId="1CCA120F"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90096DA"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16A7F673"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fy_low|</w:t>
            </w:r>
          </w:p>
        </w:tc>
        <w:tc>
          <w:tcPr>
            <w:tcW w:w="1842" w:type="dxa"/>
            <w:tcBorders>
              <w:top w:val="nil"/>
              <w:left w:val="nil"/>
              <w:bottom w:val="single" w:sz="4" w:space="0" w:color="auto"/>
              <w:right w:val="single" w:sz="4" w:space="0" w:color="auto"/>
            </w:tcBorders>
            <w:shd w:val="clear" w:color="auto" w:fill="auto"/>
            <w:noWrap/>
            <w:vAlign w:val="center"/>
          </w:tcPr>
          <w:p w14:paraId="44A657AB"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fy_high|</w:t>
            </w:r>
          </w:p>
        </w:tc>
        <w:tc>
          <w:tcPr>
            <w:tcW w:w="1985" w:type="dxa"/>
            <w:tcBorders>
              <w:top w:val="nil"/>
              <w:left w:val="nil"/>
              <w:bottom w:val="single" w:sz="4" w:space="0" w:color="auto"/>
              <w:right w:val="single" w:sz="4" w:space="0" w:color="auto"/>
            </w:tcBorders>
            <w:shd w:val="clear" w:color="auto" w:fill="auto"/>
            <w:noWrap/>
            <w:vAlign w:val="center"/>
          </w:tcPr>
          <w:p w14:paraId="3C7E164F"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fx_low|</w:t>
            </w:r>
          </w:p>
        </w:tc>
        <w:tc>
          <w:tcPr>
            <w:tcW w:w="1843" w:type="dxa"/>
            <w:tcBorders>
              <w:top w:val="nil"/>
              <w:left w:val="nil"/>
              <w:bottom w:val="single" w:sz="4" w:space="0" w:color="auto"/>
              <w:right w:val="single" w:sz="4" w:space="0" w:color="auto"/>
            </w:tcBorders>
            <w:shd w:val="clear" w:color="auto" w:fill="auto"/>
            <w:noWrap/>
            <w:vAlign w:val="center"/>
          </w:tcPr>
          <w:p w14:paraId="4C2AB0B6"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 fx_high|</w:t>
            </w:r>
          </w:p>
        </w:tc>
      </w:tr>
      <w:tr w:rsidR="004A3F59" w:rsidRPr="0073594C" w14:paraId="2513AB80"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F23780F"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5EC18A2D"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5263</w:t>
            </w:r>
          </w:p>
        </w:tc>
        <w:tc>
          <w:tcPr>
            <w:tcW w:w="1842" w:type="dxa"/>
            <w:tcBorders>
              <w:top w:val="nil"/>
              <w:left w:val="nil"/>
              <w:bottom w:val="single" w:sz="4" w:space="0" w:color="auto"/>
              <w:right w:val="single" w:sz="4" w:space="0" w:color="auto"/>
            </w:tcBorders>
            <w:shd w:val="clear" w:color="auto" w:fill="auto"/>
            <w:noWrap/>
            <w:vAlign w:val="center"/>
          </w:tcPr>
          <w:p w14:paraId="41DEB910"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5503</w:t>
            </w:r>
          </w:p>
        </w:tc>
        <w:tc>
          <w:tcPr>
            <w:tcW w:w="1985" w:type="dxa"/>
            <w:tcBorders>
              <w:top w:val="nil"/>
              <w:left w:val="nil"/>
              <w:bottom w:val="single" w:sz="4" w:space="0" w:color="auto"/>
              <w:right w:val="single" w:sz="4" w:space="0" w:color="auto"/>
            </w:tcBorders>
            <w:shd w:val="clear" w:color="auto" w:fill="auto"/>
            <w:noWrap/>
            <w:vAlign w:val="center"/>
          </w:tcPr>
          <w:p w14:paraId="186E770D"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3626</w:t>
            </w:r>
          </w:p>
        </w:tc>
        <w:tc>
          <w:tcPr>
            <w:tcW w:w="1843" w:type="dxa"/>
            <w:tcBorders>
              <w:top w:val="nil"/>
              <w:left w:val="nil"/>
              <w:bottom w:val="single" w:sz="4" w:space="0" w:color="auto"/>
              <w:right w:val="single" w:sz="4" w:space="0" w:color="auto"/>
            </w:tcBorders>
            <w:shd w:val="clear" w:color="auto" w:fill="auto"/>
            <w:noWrap/>
            <w:vAlign w:val="center"/>
          </w:tcPr>
          <w:p w14:paraId="60D9F833"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3806</w:t>
            </w:r>
          </w:p>
        </w:tc>
      </w:tr>
      <w:tr w:rsidR="004A3F59" w:rsidRPr="0073594C" w14:paraId="53E7132F"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EA70159"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Two-tone 4th order IMD products</w:t>
            </w:r>
          </w:p>
        </w:tc>
        <w:tc>
          <w:tcPr>
            <w:tcW w:w="1843" w:type="dxa"/>
            <w:tcBorders>
              <w:top w:val="nil"/>
              <w:left w:val="nil"/>
              <w:bottom w:val="single" w:sz="4" w:space="0" w:color="auto"/>
              <w:right w:val="single" w:sz="4" w:space="0" w:color="auto"/>
            </w:tcBorders>
            <w:shd w:val="clear" w:color="auto" w:fill="FFFFFF" w:themeFill="background1"/>
            <w:noWrap/>
            <w:vAlign w:val="center"/>
          </w:tcPr>
          <w:p w14:paraId="67EBA7D8"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|3*fx_low –1* fy_high|</w:t>
            </w:r>
          </w:p>
        </w:tc>
        <w:tc>
          <w:tcPr>
            <w:tcW w:w="1842" w:type="dxa"/>
            <w:tcBorders>
              <w:top w:val="nil"/>
              <w:left w:val="nil"/>
              <w:bottom w:val="single" w:sz="4" w:space="0" w:color="auto"/>
              <w:right w:val="single" w:sz="4" w:space="0" w:color="auto"/>
            </w:tcBorders>
            <w:shd w:val="clear" w:color="auto" w:fill="auto"/>
            <w:noWrap/>
            <w:vAlign w:val="center"/>
          </w:tcPr>
          <w:p w14:paraId="5692F4B1"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|3*fx_high – 1*fy_low|</w:t>
            </w:r>
          </w:p>
        </w:tc>
        <w:tc>
          <w:tcPr>
            <w:tcW w:w="1985" w:type="dxa"/>
            <w:tcBorders>
              <w:top w:val="nil"/>
              <w:left w:val="nil"/>
              <w:bottom w:val="single" w:sz="4" w:space="0" w:color="auto"/>
              <w:right w:val="single" w:sz="4" w:space="0" w:color="auto"/>
            </w:tcBorders>
            <w:shd w:val="clear" w:color="auto" w:fill="auto"/>
            <w:noWrap/>
            <w:vAlign w:val="center"/>
          </w:tcPr>
          <w:p w14:paraId="5EC2015E"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|3*fy_low – 1*fx_high|</w:t>
            </w:r>
          </w:p>
        </w:tc>
        <w:tc>
          <w:tcPr>
            <w:tcW w:w="1843" w:type="dxa"/>
            <w:tcBorders>
              <w:top w:val="nil"/>
              <w:left w:val="nil"/>
              <w:bottom w:val="single" w:sz="4" w:space="0" w:color="auto"/>
              <w:right w:val="single" w:sz="4" w:space="0" w:color="auto"/>
            </w:tcBorders>
            <w:shd w:val="clear" w:color="auto" w:fill="auto"/>
            <w:noWrap/>
            <w:vAlign w:val="center"/>
          </w:tcPr>
          <w:p w14:paraId="53BB4F89"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|3*fy_high – 1*fx_low|</w:t>
            </w:r>
          </w:p>
        </w:tc>
      </w:tr>
      <w:tr w:rsidR="004A3F59" w:rsidRPr="0073594C" w14:paraId="00A4888D"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2D7D8CD"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0DA50B70"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6197</w:t>
            </w:r>
          </w:p>
        </w:tc>
        <w:tc>
          <w:tcPr>
            <w:tcW w:w="1842" w:type="dxa"/>
            <w:tcBorders>
              <w:top w:val="nil"/>
              <w:left w:val="nil"/>
              <w:bottom w:val="single" w:sz="4" w:space="0" w:color="auto"/>
              <w:right w:val="single" w:sz="4" w:space="0" w:color="auto"/>
            </w:tcBorders>
            <w:shd w:val="clear" w:color="auto" w:fill="auto"/>
            <w:noWrap/>
            <w:vAlign w:val="center"/>
          </w:tcPr>
          <w:p w14:paraId="0FB48ECC"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6537</w:t>
            </w:r>
          </w:p>
        </w:tc>
        <w:tc>
          <w:tcPr>
            <w:tcW w:w="1985" w:type="dxa"/>
            <w:tcBorders>
              <w:top w:val="nil"/>
              <w:left w:val="nil"/>
              <w:bottom w:val="single" w:sz="4" w:space="0" w:color="auto"/>
              <w:right w:val="single" w:sz="4" w:space="0" w:color="auto"/>
            </w:tcBorders>
            <w:shd w:val="clear" w:color="auto" w:fill="auto"/>
            <w:noWrap/>
            <w:vAlign w:val="center"/>
          </w:tcPr>
          <w:p w14:paraId="1CD6EA0C"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411</w:t>
            </w:r>
          </w:p>
        </w:tc>
        <w:tc>
          <w:tcPr>
            <w:tcW w:w="1843" w:type="dxa"/>
            <w:tcBorders>
              <w:top w:val="nil"/>
              <w:left w:val="nil"/>
              <w:bottom w:val="single" w:sz="4" w:space="0" w:color="auto"/>
              <w:right w:val="single" w:sz="4" w:space="0" w:color="auto"/>
            </w:tcBorders>
            <w:shd w:val="clear" w:color="auto" w:fill="auto"/>
            <w:noWrap/>
            <w:vAlign w:val="center"/>
          </w:tcPr>
          <w:p w14:paraId="7BDDA233"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191</w:t>
            </w:r>
          </w:p>
        </w:tc>
      </w:tr>
      <w:tr w:rsidR="004A3F59" w:rsidRPr="0073594C" w14:paraId="1F95F583"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3172CD0"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6B1F0C1D"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–2* fy_high|</w:t>
            </w:r>
          </w:p>
        </w:tc>
        <w:tc>
          <w:tcPr>
            <w:tcW w:w="1842" w:type="dxa"/>
            <w:tcBorders>
              <w:top w:val="nil"/>
              <w:left w:val="nil"/>
              <w:bottom w:val="single" w:sz="4" w:space="0" w:color="auto"/>
              <w:right w:val="single" w:sz="4" w:space="0" w:color="auto"/>
            </w:tcBorders>
            <w:shd w:val="clear" w:color="auto" w:fill="auto"/>
            <w:noWrap/>
            <w:vAlign w:val="center"/>
          </w:tcPr>
          <w:p w14:paraId="2120B710"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–2* fy_low|</w:t>
            </w:r>
          </w:p>
        </w:tc>
        <w:tc>
          <w:tcPr>
            <w:tcW w:w="1985" w:type="dxa"/>
            <w:tcBorders>
              <w:top w:val="nil"/>
              <w:left w:val="nil"/>
              <w:bottom w:val="single" w:sz="4" w:space="0" w:color="auto"/>
              <w:right w:val="single" w:sz="4" w:space="0" w:color="auto"/>
            </w:tcBorders>
            <w:shd w:val="clear" w:color="auto" w:fill="auto"/>
            <w:noWrap/>
            <w:vAlign w:val="center"/>
          </w:tcPr>
          <w:p w14:paraId="7F1BA478"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+2* fy_low|</w:t>
            </w:r>
          </w:p>
        </w:tc>
        <w:tc>
          <w:tcPr>
            <w:tcW w:w="1843" w:type="dxa"/>
            <w:tcBorders>
              <w:top w:val="nil"/>
              <w:left w:val="nil"/>
              <w:bottom w:val="single" w:sz="4" w:space="0" w:color="auto"/>
              <w:right w:val="single" w:sz="4" w:space="0" w:color="auto"/>
            </w:tcBorders>
            <w:shd w:val="clear" w:color="auto" w:fill="auto"/>
            <w:noWrap/>
            <w:vAlign w:val="center"/>
          </w:tcPr>
          <w:p w14:paraId="6281909E"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+2* fy_high|</w:t>
            </w:r>
          </w:p>
        </w:tc>
      </w:tr>
      <w:tr w:rsidR="004A3F59" w:rsidRPr="0073594C" w14:paraId="2BC9BB7A"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6F85C95"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1104B099"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3194</w:t>
            </w:r>
          </w:p>
        </w:tc>
        <w:tc>
          <w:tcPr>
            <w:tcW w:w="1842" w:type="dxa"/>
            <w:tcBorders>
              <w:top w:val="nil"/>
              <w:left w:val="nil"/>
              <w:bottom w:val="single" w:sz="4" w:space="0" w:color="auto"/>
              <w:right w:val="single" w:sz="4" w:space="0" w:color="auto"/>
            </w:tcBorders>
            <w:shd w:val="clear" w:color="auto" w:fill="auto"/>
            <w:noWrap/>
            <w:vAlign w:val="center"/>
          </w:tcPr>
          <w:p w14:paraId="7BF7A9B5"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3474</w:t>
            </w:r>
          </w:p>
        </w:tc>
        <w:tc>
          <w:tcPr>
            <w:tcW w:w="1985" w:type="dxa"/>
            <w:tcBorders>
              <w:top w:val="nil"/>
              <w:left w:val="nil"/>
              <w:bottom w:val="single" w:sz="4" w:space="0" w:color="auto"/>
              <w:right w:val="single" w:sz="4" w:space="0" w:color="auto"/>
            </w:tcBorders>
            <w:shd w:val="clear" w:color="auto" w:fill="auto"/>
            <w:noWrap/>
            <w:vAlign w:val="center"/>
          </w:tcPr>
          <w:p w14:paraId="67367392"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5926</w:t>
            </w:r>
          </w:p>
        </w:tc>
        <w:tc>
          <w:tcPr>
            <w:tcW w:w="1843" w:type="dxa"/>
            <w:tcBorders>
              <w:top w:val="nil"/>
              <w:left w:val="nil"/>
              <w:bottom w:val="single" w:sz="4" w:space="0" w:color="auto"/>
              <w:right w:val="single" w:sz="4" w:space="0" w:color="auto"/>
            </w:tcBorders>
            <w:shd w:val="clear" w:color="auto" w:fill="auto"/>
            <w:noWrap/>
            <w:vAlign w:val="center"/>
          </w:tcPr>
          <w:p w14:paraId="2EFC9AC1"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6206</w:t>
            </w:r>
          </w:p>
        </w:tc>
      </w:tr>
      <w:tr w:rsidR="004A3F59" w:rsidRPr="0073594C" w14:paraId="72954612"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529F73B"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65FE9050"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|3*fx_low +1* fy_low|</w:t>
            </w:r>
          </w:p>
        </w:tc>
        <w:tc>
          <w:tcPr>
            <w:tcW w:w="1842" w:type="dxa"/>
            <w:tcBorders>
              <w:top w:val="nil"/>
              <w:left w:val="nil"/>
              <w:bottom w:val="single" w:sz="4" w:space="0" w:color="auto"/>
              <w:right w:val="single" w:sz="4" w:space="0" w:color="auto"/>
            </w:tcBorders>
            <w:shd w:val="clear" w:color="auto" w:fill="auto"/>
            <w:noWrap/>
            <w:vAlign w:val="center"/>
          </w:tcPr>
          <w:p w14:paraId="71F32CE5"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|3*fx_high + 1*fy_high|</w:t>
            </w:r>
          </w:p>
        </w:tc>
        <w:tc>
          <w:tcPr>
            <w:tcW w:w="1985" w:type="dxa"/>
            <w:tcBorders>
              <w:top w:val="nil"/>
              <w:left w:val="nil"/>
              <w:bottom w:val="single" w:sz="4" w:space="0" w:color="auto"/>
              <w:right w:val="single" w:sz="4" w:space="0" w:color="auto"/>
            </w:tcBorders>
            <w:shd w:val="clear" w:color="auto" w:fill="auto"/>
            <w:noWrap/>
            <w:vAlign w:val="center"/>
          </w:tcPr>
          <w:p w14:paraId="190E333F"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|3*fy_low + 1*fx_low|</w:t>
            </w:r>
          </w:p>
        </w:tc>
        <w:tc>
          <w:tcPr>
            <w:tcW w:w="1843" w:type="dxa"/>
            <w:tcBorders>
              <w:top w:val="nil"/>
              <w:left w:val="nil"/>
              <w:bottom w:val="single" w:sz="4" w:space="0" w:color="auto"/>
              <w:right w:val="single" w:sz="4" w:space="0" w:color="auto"/>
            </w:tcBorders>
            <w:shd w:val="clear" w:color="auto" w:fill="auto"/>
            <w:noWrap/>
            <w:vAlign w:val="center"/>
          </w:tcPr>
          <w:p w14:paraId="50D0BAA6"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|3*fy_high + 1*fx_high|</w:t>
            </w:r>
          </w:p>
        </w:tc>
      </w:tr>
      <w:tr w:rsidR="004A3F59" w:rsidRPr="0073594C" w14:paraId="4A8E92B7"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3AE2396"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2A9825DC"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7563</w:t>
            </w:r>
          </w:p>
        </w:tc>
        <w:tc>
          <w:tcPr>
            <w:tcW w:w="1842" w:type="dxa"/>
            <w:tcBorders>
              <w:top w:val="nil"/>
              <w:left w:val="nil"/>
              <w:bottom w:val="single" w:sz="4" w:space="0" w:color="auto"/>
              <w:right w:val="single" w:sz="4" w:space="0" w:color="auto"/>
            </w:tcBorders>
            <w:shd w:val="clear" w:color="auto" w:fill="auto"/>
            <w:noWrap/>
            <w:vAlign w:val="center"/>
          </w:tcPr>
          <w:p w14:paraId="29F11FC5"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7903</w:t>
            </w:r>
          </w:p>
        </w:tc>
        <w:tc>
          <w:tcPr>
            <w:tcW w:w="1985" w:type="dxa"/>
            <w:tcBorders>
              <w:top w:val="nil"/>
              <w:left w:val="nil"/>
              <w:bottom w:val="single" w:sz="4" w:space="0" w:color="auto"/>
              <w:right w:val="single" w:sz="4" w:space="0" w:color="auto"/>
            </w:tcBorders>
            <w:shd w:val="clear" w:color="auto" w:fill="auto"/>
            <w:noWrap/>
            <w:vAlign w:val="center"/>
          </w:tcPr>
          <w:p w14:paraId="225CA0E9"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4289</w:t>
            </w:r>
          </w:p>
        </w:tc>
        <w:tc>
          <w:tcPr>
            <w:tcW w:w="1843" w:type="dxa"/>
            <w:tcBorders>
              <w:top w:val="nil"/>
              <w:left w:val="nil"/>
              <w:bottom w:val="single" w:sz="4" w:space="0" w:color="auto"/>
              <w:right w:val="single" w:sz="4" w:space="0" w:color="auto"/>
            </w:tcBorders>
            <w:shd w:val="clear" w:color="auto" w:fill="auto"/>
            <w:noWrap/>
            <w:vAlign w:val="center"/>
          </w:tcPr>
          <w:p w14:paraId="5695C40A"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4509</w:t>
            </w:r>
          </w:p>
        </w:tc>
      </w:tr>
      <w:tr w:rsidR="004A3F59" w:rsidRPr="0073594C" w14:paraId="5A3AB3DF"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A9F6393"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2FBBEA3A"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|fx_low – 4*fy_high|</w:t>
            </w:r>
          </w:p>
        </w:tc>
        <w:tc>
          <w:tcPr>
            <w:tcW w:w="1842" w:type="dxa"/>
            <w:tcBorders>
              <w:top w:val="nil"/>
              <w:left w:val="nil"/>
              <w:bottom w:val="single" w:sz="4" w:space="0" w:color="auto"/>
              <w:right w:val="single" w:sz="4" w:space="0" w:color="auto"/>
            </w:tcBorders>
            <w:shd w:val="clear" w:color="auto" w:fill="auto"/>
            <w:noWrap/>
            <w:vAlign w:val="center"/>
          </w:tcPr>
          <w:p w14:paraId="57157528"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|fx_high – 4*fy_low|</w:t>
            </w:r>
          </w:p>
        </w:tc>
        <w:tc>
          <w:tcPr>
            <w:tcW w:w="1985" w:type="dxa"/>
            <w:tcBorders>
              <w:top w:val="nil"/>
              <w:left w:val="nil"/>
              <w:bottom w:val="single" w:sz="4" w:space="0" w:color="auto"/>
              <w:right w:val="single" w:sz="4" w:space="0" w:color="auto"/>
            </w:tcBorders>
            <w:shd w:val="clear" w:color="auto" w:fill="auto"/>
            <w:noWrap/>
            <w:vAlign w:val="center"/>
          </w:tcPr>
          <w:p w14:paraId="6D3C614F"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4*fx_high|</w:t>
            </w:r>
          </w:p>
        </w:tc>
        <w:tc>
          <w:tcPr>
            <w:tcW w:w="1843" w:type="dxa"/>
            <w:tcBorders>
              <w:top w:val="nil"/>
              <w:left w:val="nil"/>
              <w:bottom w:val="single" w:sz="4" w:space="0" w:color="auto"/>
              <w:right w:val="single" w:sz="4" w:space="0" w:color="auto"/>
            </w:tcBorders>
            <w:shd w:val="clear" w:color="auto" w:fill="auto"/>
            <w:noWrap/>
            <w:vAlign w:val="center"/>
          </w:tcPr>
          <w:p w14:paraId="406E157A"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4*fx_low|</w:t>
            </w:r>
          </w:p>
        </w:tc>
      </w:tr>
      <w:tr w:rsidR="004A3F59" w:rsidRPr="0073594C" w14:paraId="35E547E4"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91367F4"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1887AB5F"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512</w:t>
            </w:r>
          </w:p>
        </w:tc>
        <w:tc>
          <w:tcPr>
            <w:tcW w:w="1842" w:type="dxa"/>
            <w:tcBorders>
              <w:top w:val="nil"/>
              <w:left w:val="nil"/>
              <w:bottom w:val="single" w:sz="4" w:space="0" w:color="auto"/>
              <w:right w:val="single" w:sz="4" w:space="0" w:color="auto"/>
            </w:tcBorders>
            <w:shd w:val="clear" w:color="auto" w:fill="auto"/>
            <w:noWrap/>
            <w:vAlign w:val="center"/>
          </w:tcPr>
          <w:p w14:paraId="27C62A0A"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252</w:t>
            </w:r>
          </w:p>
        </w:tc>
        <w:tc>
          <w:tcPr>
            <w:tcW w:w="1985" w:type="dxa"/>
            <w:tcBorders>
              <w:top w:val="nil"/>
              <w:left w:val="nil"/>
              <w:bottom w:val="single" w:sz="4" w:space="0" w:color="auto"/>
              <w:right w:val="single" w:sz="4" w:space="0" w:color="auto"/>
            </w:tcBorders>
            <w:shd w:val="clear" w:color="auto" w:fill="auto"/>
            <w:noWrap/>
            <w:vAlign w:val="center"/>
          </w:tcPr>
          <w:p w14:paraId="784782E4"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8937</w:t>
            </w:r>
          </w:p>
        </w:tc>
        <w:tc>
          <w:tcPr>
            <w:tcW w:w="1843" w:type="dxa"/>
            <w:tcBorders>
              <w:top w:val="nil"/>
              <w:left w:val="nil"/>
              <w:bottom w:val="single" w:sz="4" w:space="0" w:color="auto"/>
              <w:right w:val="single" w:sz="4" w:space="0" w:color="auto"/>
            </w:tcBorders>
            <w:shd w:val="clear" w:color="auto" w:fill="auto"/>
            <w:noWrap/>
            <w:vAlign w:val="center"/>
          </w:tcPr>
          <w:p w14:paraId="6A756D0C"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8497</w:t>
            </w:r>
          </w:p>
        </w:tc>
      </w:tr>
      <w:tr w:rsidR="004A3F59" w:rsidRPr="0073594C" w14:paraId="71789603"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803CA33"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0470CE3D"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- 3*fy_high|</w:t>
            </w:r>
          </w:p>
        </w:tc>
        <w:tc>
          <w:tcPr>
            <w:tcW w:w="1842" w:type="dxa"/>
            <w:tcBorders>
              <w:top w:val="nil"/>
              <w:left w:val="nil"/>
              <w:bottom w:val="single" w:sz="4" w:space="0" w:color="auto"/>
              <w:right w:val="single" w:sz="4" w:space="0" w:color="auto"/>
            </w:tcBorders>
            <w:shd w:val="clear" w:color="auto" w:fill="auto"/>
            <w:noWrap/>
            <w:vAlign w:val="center"/>
          </w:tcPr>
          <w:p w14:paraId="76A4A71D"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- 3*fy_low|</w:t>
            </w:r>
          </w:p>
        </w:tc>
        <w:tc>
          <w:tcPr>
            <w:tcW w:w="1985" w:type="dxa"/>
            <w:tcBorders>
              <w:top w:val="nil"/>
              <w:left w:val="nil"/>
              <w:bottom w:val="single" w:sz="4" w:space="0" w:color="auto"/>
              <w:right w:val="single" w:sz="4" w:space="0" w:color="auto"/>
            </w:tcBorders>
            <w:shd w:val="clear" w:color="auto" w:fill="auto"/>
            <w:noWrap/>
            <w:vAlign w:val="center"/>
          </w:tcPr>
          <w:p w14:paraId="25AC0324"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- 3*fx_high|</w:t>
            </w:r>
          </w:p>
        </w:tc>
        <w:tc>
          <w:tcPr>
            <w:tcW w:w="1843" w:type="dxa"/>
            <w:tcBorders>
              <w:top w:val="nil"/>
              <w:left w:val="nil"/>
              <w:bottom w:val="single" w:sz="4" w:space="0" w:color="auto"/>
              <w:right w:val="single" w:sz="4" w:space="0" w:color="auto"/>
            </w:tcBorders>
            <w:shd w:val="clear" w:color="auto" w:fill="auto"/>
            <w:noWrap/>
            <w:vAlign w:val="center"/>
          </w:tcPr>
          <w:p w14:paraId="53013C71"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-3*fx_low|</w:t>
            </w:r>
          </w:p>
        </w:tc>
      </w:tr>
      <w:tr w:rsidR="004A3F59" w:rsidRPr="0073594C" w14:paraId="00DEEC34"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A1FDE90"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73A9FC52"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2491</w:t>
            </w:r>
          </w:p>
        </w:tc>
        <w:tc>
          <w:tcPr>
            <w:tcW w:w="1842" w:type="dxa"/>
            <w:tcBorders>
              <w:top w:val="nil"/>
              <w:left w:val="nil"/>
              <w:bottom w:val="single" w:sz="4" w:space="0" w:color="auto"/>
              <w:right w:val="single" w:sz="4" w:space="0" w:color="auto"/>
            </w:tcBorders>
            <w:shd w:val="clear" w:color="auto" w:fill="auto"/>
            <w:noWrap/>
            <w:vAlign w:val="center"/>
          </w:tcPr>
          <w:p w14:paraId="5B41D6F7"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2811</w:t>
            </w:r>
          </w:p>
        </w:tc>
        <w:tc>
          <w:tcPr>
            <w:tcW w:w="1985" w:type="dxa"/>
            <w:tcBorders>
              <w:top w:val="nil"/>
              <w:left w:val="nil"/>
              <w:bottom w:val="single" w:sz="4" w:space="0" w:color="auto"/>
              <w:right w:val="single" w:sz="4" w:space="0" w:color="auto"/>
            </w:tcBorders>
            <w:shd w:val="clear" w:color="auto" w:fill="auto"/>
            <w:noWrap/>
            <w:vAlign w:val="center"/>
          </w:tcPr>
          <w:p w14:paraId="07E0A145"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5874</w:t>
            </w:r>
          </w:p>
        </w:tc>
        <w:tc>
          <w:tcPr>
            <w:tcW w:w="1843" w:type="dxa"/>
            <w:tcBorders>
              <w:top w:val="nil"/>
              <w:left w:val="nil"/>
              <w:bottom w:val="single" w:sz="4" w:space="0" w:color="auto"/>
              <w:right w:val="single" w:sz="4" w:space="0" w:color="auto"/>
            </w:tcBorders>
            <w:shd w:val="clear" w:color="auto" w:fill="auto"/>
            <w:noWrap/>
            <w:vAlign w:val="center"/>
          </w:tcPr>
          <w:p w14:paraId="4F9777E2"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5494</w:t>
            </w:r>
          </w:p>
        </w:tc>
      </w:tr>
      <w:tr w:rsidR="004A3F59" w:rsidRPr="0073594C" w14:paraId="17DA5385"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31824DE"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504AFEF0"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|fx_low + 4*fy_low|</w:t>
            </w:r>
          </w:p>
        </w:tc>
        <w:tc>
          <w:tcPr>
            <w:tcW w:w="1842" w:type="dxa"/>
            <w:tcBorders>
              <w:top w:val="nil"/>
              <w:left w:val="nil"/>
              <w:bottom w:val="single" w:sz="4" w:space="0" w:color="auto"/>
              <w:right w:val="single" w:sz="4" w:space="0" w:color="auto"/>
            </w:tcBorders>
            <w:shd w:val="clear" w:color="auto" w:fill="auto"/>
            <w:noWrap/>
            <w:vAlign w:val="center"/>
          </w:tcPr>
          <w:p w14:paraId="68231B8E"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|fx_high + 4*fy_high|</w:t>
            </w:r>
          </w:p>
        </w:tc>
        <w:tc>
          <w:tcPr>
            <w:tcW w:w="1985" w:type="dxa"/>
            <w:tcBorders>
              <w:top w:val="nil"/>
              <w:left w:val="nil"/>
              <w:bottom w:val="single" w:sz="4" w:space="0" w:color="auto"/>
              <w:right w:val="single" w:sz="4" w:space="0" w:color="auto"/>
            </w:tcBorders>
            <w:shd w:val="clear" w:color="auto" w:fill="auto"/>
            <w:noWrap/>
            <w:vAlign w:val="center"/>
          </w:tcPr>
          <w:p w14:paraId="25E50A6D"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+ 4*fx_low|</w:t>
            </w:r>
          </w:p>
        </w:tc>
        <w:tc>
          <w:tcPr>
            <w:tcW w:w="1843" w:type="dxa"/>
            <w:tcBorders>
              <w:top w:val="nil"/>
              <w:left w:val="nil"/>
              <w:bottom w:val="single" w:sz="4" w:space="0" w:color="auto"/>
              <w:right w:val="single" w:sz="4" w:space="0" w:color="auto"/>
            </w:tcBorders>
            <w:shd w:val="clear" w:color="auto" w:fill="auto"/>
            <w:noWrap/>
            <w:vAlign w:val="center"/>
          </w:tcPr>
          <w:p w14:paraId="5ECDCA64"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+ 4*fx_high|</w:t>
            </w:r>
          </w:p>
        </w:tc>
      </w:tr>
      <w:tr w:rsidR="004A3F59" w:rsidRPr="0073594C" w14:paraId="3CB26CE6"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DC2CC17"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251C5FBB"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4952</w:t>
            </w:r>
          </w:p>
        </w:tc>
        <w:tc>
          <w:tcPr>
            <w:tcW w:w="1842" w:type="dxa"/>
            <w:tcBorders>
              <w:top w:val="nil"/>
              <w:left w:val="nil"/>
              <w:bottom w:val="single" w:sz="4" w:space="0" w:color="auto"/>
              <w:right w:val="single" w:sz="4" w:space="0" w:color="auto"/>
            </w:tcBorders>
            <w:shd w:val="clear" w:color="auto" w:fill="auto"/>
            <w:noWrap/>
            <w:vAlign w:val="center"/>
          </w:tcPr>
          <w:p w14:paraId="4C914673"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5212</w:t>
            </w:r>
          </w:p>
        </w:tc>
        <w:tc>
          <w:tcPr>
            <w:tcW w:w="1985" w:type="dxa"/>
            <w:tcBorders>
              <w:top w:val="nil"/>
              <w:left w:val="nil"/>
              <w:bottom w:val="single" w:sz="4" w:space="0" w:color="auto"/>
              <w:right w:val="single" w:sz="4" w:space="0" w:color="auto"/>
            </w:tcBorders>
            <w:shd w:val="clear" w:color="auto" w:fill="auto"/>
            <w:noWrap/>
            <w:vAlign w:val="center"/>
          </w:tcPr>
          <w:p w14:paraId="7C48887C"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9863</w:t>
            </w:r>
          </w:p>
        </w:tc>
        <w:tc>
          <w:tcPr>
            <w:tcW w:w="1843" w:type="dxa"/>
            <w:tcBorders>
              <w:top w:val="nil"/>
              <w:left w:val="nil"/>
              <w:bottom w:val="single" w:sz="4" w:space="0" w:color="auto"/>
              <w:right w:val="single" w:sz="4" w:space="0" w:color="auto"/>
            </w:tcBorders>
            <w:shd w:val="clear" w:color="auto" w:fill="auto"/>
            <w:noWrap/>
            <w:vAlign w:val="center"/>
          </w:tcPr>
          <w:p w14:paraId="05A8EDAB"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10303</w:t>
            </w:r>
          </w:p>
        </w:tc>
      </w:tr>
      <w:tr w:rsidR="004A3F59" w:rsidRPr="0073594C" w14:paraId="554BF3CE"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4087ABD"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74596D90"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+ 3*fy_low|</w:t>
            </w:r>
          </w:p>
        </w:tc>
        <w:tc>
          <w:tcPr>
            <w:tcW w:w="1842" w:type="dxa"/>
            <w:tcBorders>
              <w:top w:val="nil"/>
              <w:left w:val="nil"/>
              <w:bottom w:val="single" w:sz="4" w:space="0" w:color="auto"/>
              <w:right w:val="single" w:sz="4" w:space="0" w:color="auto"/>
            </w:tcBorders>
            <w:shd w:val="clear" w:color="auto" w:fill="auto"/>
            <w:noWrap/>
            <w:vAlign w:val="center"/>
          </w:tcPr>
          <w:p w14:paraId="25CD2367"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+ 3*fy_high|</w:t>
            </w:r>
          </w:p>
        </w:tc>
        <w:tc>
          <w:tcPr>
            <w:tcW w:w="1985" w:type="dxa"/>
            <w:tcBorders>
              <w:top w:val="nil"/>
              <w:left w:val="nil"/>
              <w:bottom w:val="single" w:sz="4" w:space="0" w:color="auto"/>
              <w:right w:val="single" w:sz="4" w:space="0" w:color="auto"/>
            </w:tcBorders>
            <w:shd w:val="clear" w:color="auto" w:fill="auto"/>
            <w:noWrap/>
            <w:vAlign w:val="center"/>
          </w:tcPr>
          <w:p w14:paraId="49D3E415"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+ 3*fx_low|</w:t>
            </w:r>
          </w:p>
        </w:tc>
        <w:tc>
          <w:tcPr>
            <w:tcW w:w="1843" w:type="dxa"/>
            <w:tcBorders>
              <w:top w:val="nil"/>
              <w:left w:val="nil"/>
              <w:bottom w:val="single" w:sz="4" w:space="0" w:color="auto"/>
              <w:right w:val="single" w:sz="4" w:space="0" w:color="auto"/>
            </w:tcBorders>
            <w:shd w:val="clear" w:color="auto" w:fill="auto"/>
            <w:noWrap/>
            <w:vAlign w:val="center"/>
          </w:tcPr>
          <w:p w14:paraId="60E1E646"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+ 3*fx_high|</w:t>
            </w:r>
          </w:p>
        </w:tc>
      </w:tr>
      <w:tr w:rsidR="004A3F59" w:rsidRPr="0073594C" w14:paraId="0919F9D3" w14:textId="77777777" w:rsidTr="005A4037">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D500A6" w14:textId="77777777" w:rsidR="004A3F59" w:rsidRDefault="004A3F59" w:rsidP="005A4037">
            <w:pPr>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4F86BFD6" w14:textId="77777777" w:rsidR="004A3F59" w:rsidRDefault="004A3F59" w:rsidP="005A4037">
            <w:pPr>
              <w:spacing w:after="0"/>
              <w:jc w:val="center"/>
              <w:rPr>
                <w:rFonts w:ascii="Arial" w:hAnsi="Arial" w:cs="Arial"/>
                <w:color w:val="000000"/>
                <w:sz w:val="16"/>
                <w:szCs w:val="16"/>
              </w:rPr>
            </w:pPr>
            <w:r>
              <w:rPr>
                <w:rFonts w:ascii="Arial" w:hAnsi="Arial" w:cs="Arial"/>
                <w:color w:val="000000"/>
                <w:sz w:val="16"/>
                <w:szCs w:val="16"/>
              </w:rPr>
              <w:t>6589</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7F7A6548" w14:textId="77777777" w:rsidR="004A3F59" w:rsidRDefault="004A3F59" w:rsidP="005A4037">
            <w:pPr>
              <w:spacing w:after="0"/>
              <w:jc w:val="center"/>
              <w:rPr>
                <w:rFonts w:ascii="Arial" w:hAnsi="Arial" w:cs="Arial"/>
                <w:color w:val="000000"/>
                <w:sz w:val="16"/>
                <w:szCs w:val="16"/>
              </w:rPr>
            </w:pPr>
            <w:r>
              <w:rPr>
                <w:rFonts w:ascii="Arial" w:hAnsi="Arial" w:cs="Arial"/>
                <w:color w:val="000000"/>
                <w:sz w:val="16"/>
                <w:szCs w:val="16"/>
              </w:rPr>
              <w:t>6909</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158C749E" w14:textId="77777777" w:rsidR="004A3F59" w:rsidRDefault="004A3F59" w:rsidP="005A4037">
            <w:pPr>
              <w:spacing w:after="0"/>
              <w:jc w:val="center"/>
              <w:rPr>
                <w:rFonts w:ascii="Arial" w:hAnsi="Arial" w:cs="Arial"/>
                <w:color w:val="000000"/>
                <w:sz w:val="16"/>
                <w:szCs w:val="16"/>
              </w:rPr>
            </w:pPr>
            <w:r>
              <w:rPr>
                <w:rFonts w:ascii="Arial" w:hAnsi="Arial" w:cs="Arial"/>
                <w:color w:val="000000"/>
                <w:sz w:val="16"/>
                <w:szCs w:val="16"/>
              </w:rPr>
              <w:t>8226</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486295CF" w14:textId="77777777" w:rsidR="004A3F59" w:rsidRDefault="004A3F59" w:rsidP="005A4037">
            <w:pPr>
              <w:spacing w:after="0"/>
              <w:jc w:val="center"/>
              <w:rPr>
                <w:rFonts w:ascii="Arial" w:hAnsi="Arial" w:cs="Arial"/>
                <w:color w:val="000000"/>
                <w:sz w:val="16"/>
                <w:szCs w:val="16"/>
              </w:rPr>
            </w:pPr>
            <w:r>
              <w:rPr>
                <w:rFonts w:ascii="Arial" w:hAnsi="Arial" w:cs="Arial"/>
                <w:color w:val="000000"/>
                <w:sz w:val="16"/>
                <w:szCs w:val="16"/>
              </w:rPr>
              <w:t>8606</w:t>
            </w:r>
          </w:p>
        </w:tc>
      </w:tr>
    </w:tbl>
    <w:p w14:paraId="4491BC0A" w14:textId="77777777" w:rsidR="004A3F59" w:rsidRPr="0073594C" w:rsidRDefault="004A3F59" w:rsidP="004A3F59">
      <w:pPr>
        <w:rPr>
          <w:lang w:eastAsia="ko-KR"/>
        </w:rPr>
      </w:pPr>
    </w:p>
    <w:p w14:paraId="25E7A1CD" w14:textId="77777777" w:rsidR="004A3F59" w:rsidRDefault="004A3F59" w:rsidP="004A3F59">
      <w:pPr>
        <w:rPr>
          <w:lang w:eastAsia="ko-KR"/>
        </w:rPr>
      </w:pPr>
      <w:r w:rsidRPr="0073594C">
        <w:rPr>
          <w:lang w:eastAsia="ko-KR"/>
        </w:rPr>
        <w:t xml:space="preserve">Based on the </w:t>
      </w:r>
      <w:r w:rsidRPr="0073594C">
        <w:rPr>
          <w:lang w:val="en-US" w:eastAsia="zh-CN"/>
        </w:rPr>
        <w:t>t</w:t>
      </w:r>
      <w:r w:rsidRPr="0073594C">
        <w:rPr>
          <w:lang w:eastAsia="ko-KR"/>
        </w:rPr>
        <w:t xml:space="preserve">ables above it can be seen that </w:t>
      </w:r>
    </w:p>
    <w:p w14:paraId="42370AF7" w14:textId="77777777" w:rsidR="004A3F59" w:rsidRDefault="004A3F59" w:rsidP="004A3F59">
      <w:pPr>
        <w:pStyle w:val="affb"/>
        <w:numPr>
          <w:ilvl w:val="0"/>
          <w:numId w:val="24"/>
        </w:numPr>
        <w:overflowPunct w:val="0"/>
        <w:autoSpaceDE w:val="0"/>
        <w:autoSpaceDN w:val="0"/>
        <w:adjustRightInd w:val="0"/>
        <w:textAlignment w:val="baseline"/>
        <w:rPr>
          <w:lang w:eastAsia="zh-CN"/>
        </w:rPr>
      </w:pPr>
      <w:r>
        <w:rPr>
          <w:lang w:eastAsia="ko-KR"/>
        </w:rPr>
        <w:t>n1</w:t>
      </w:r>
      <w:r w:rsidRPr="0073594C">
        <w:rPr>
          <w:lang w:eastAsia="ko-KR"/>
        </w:rPr>
        <w:t xml:space="preserve"> + n</w:t>
      </w:r>
      <w:r>
        <w:rPr>
          <w:lang w:eastAsia="ko-KR"/>
        </w:rPr>
        <w:t>40</w:t>
      </w:r>
      <w:r w:rsidRPr="0073594C">
        <w:rPr>
          <w:lang w:eastAsia="ko-KR"/>
        </w:rPr>
        <w:t xml:space="preserve"> IMD</w:t>
      </w:r>
      <w:r>
        <w:rPr>
          <w:lang w:eastAsia="ko-KR"/>
        </w:rPr>
        <w:t>4</w:t>
      </w:r>
      <w:r w:rsidRPr="0073594C">
        <w:rPr>
          <w:lang w:eastAsia="ko-KR"/>
        </w:rPr>
        <w:t xml:space="preserve"> may affect Rx frequencies of band n</w:t>
      </w:r>
      <w:r>
        <w:rPr>
          <w:lang w:eastAsia="ko-KR"/>
        </w:rPr>
        <w:t>105</w:t>
      </w:r>
    </w:p>
    <w:p w14:paraId="54AC893C" w14:textId="77777777" w:rsidR="004A3F59" w:rsidRPr="0073594C" w:rsidRDefault="004A3F59" w:rsidP="004A3F59">
      <w:pPr>
        <w:rPr>
          <w:lang w:eastAsia="ko-KR"/>
        </w:rPr>
      </w:pPr>
    </w:p>
    <w:p w14:paraId="7A19A506" w14:textId="27FE123C" w:rsidR="004A3F59" w:rsidRPr="006A0293" w:rsidRDefault="004A3F59" w:rsidP="004A3F59">
      <w:pPr>
        <w:pStyle w:val="41"/>
      </w:pPr>
      <w:bookmarkStart w:id="631" w:name="_Toc136288547"/>
      <w:r w:rsidRPr="006A0293">
        <w:t>5.</w:t>
      </w:r>
      <w:r>
        <w:t>59</w:t>
      </w:r>
      <w:r w:rsidRPr="006A0293">
        <w:t>.2.2</w:t>
      </w:r>
      <w:r w:rsidRPr="006A0293">
        <w:tab/>
        <w:t>REFSENS requirements</w:t>
      </w:r>
      <w:bookmarkEnd w:id="631"/>
    </w:p>
    <w:p w14:paraId="44DCDC67" w14:textId="77777777" w:rsidR="004A3F59" w:rsidRPr="0073594C" w:rsidRDefault="004A3F59" w:rsidP="004A3F59">
      <w:r w:rsidRPr="0073594C">
        <w:t xml:space="preserve">MSD values </w:t>
      </w:r>
      <w:r>
        <w:t>for this case depends on the test points. It is not possible to select frequency points that combine to a direct hit in the victim RX band, but the 4</w:t>
      </w:r>
      <w:r w:rsidRPr="00A73DF6">
        <w:rPr>
          <w:vertAlign w:val="superscript"/>
        </w:rPr>
        <w:t>th</w:t>
      </w:r>
      <w:r>
        <w:t xml:space="preserve"> order IMD product will cover the highest channel of the RX victim band.</w:t>
      </w:r>
    </w:p>
    <w:p w14:paraId="680033C2" w14:textId="37D2ADE8" w:rsidR="004A3F59" w:rsidRPr="0073594C" w:rsidRDefault="004A3F59" w:rsidP="004A3F59">
      <w:pPr>
        <w:jc w:val="center"/>
        <w:rPr>
          <w:rFonts w:ascii="Arial" w:hAnsi="Arial" w:cs="Arial"/>
          <w:b/>
          <w:bCs/>
          <w:lang w:val="en-US" w:eastAsia="zh-CN"/>
        </w:rPr>
      </w:pPr>
      <w:r w:rsidRPr="0073594C">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59</w:t>
      </w:r>
      <w:r w:rsidR="00EA2B37">
        <w:rPr>
          <w:rFonts w:ascii="Arial" w:hAnsi="Arial" w:cs="Arial" w:hint="eastAsia"/>
          <w:b/>
          <w:bCs/>
          <w:lang w:val="en-US" w:eastAsia="zh-CN"/>
        </w:rPr>
        <w:t>.2.2</w:t>
      </w:r>
      <w:r w:rsidRPr="0073594C">
        <w:rPr>
          <w:rFonts w:ascii="Arial" w:hAnsi="Arial" w:cs="Arial" w:hint="eastAsia"/>
          <w:b/>
          <w:bCs/>
          <w:lang w:val="en-US" w:eastAsia="zh-CN"/>
        </w:rPr>
        <w:t>-1</w:t>
      </w:r>
      <w:r w:rsidRPr="0073594C">
        <w:rPr>
          <w:rFonts w:ascii="Arial" w:hAnsi="Arial" w:cs="Arial"/>
          <w:b/>
          <w:bCs/>
          <w:lang w:val="en-US"/>
        </w:rPr>
        <w:t xml:space="preserve">: </w:t>
      </w:r>
      <w:r w:rsidRPr="0073594C">
        <w:rPr>
          <w:rFonts w:ascii="Arial" w:hAnsi="Arial" w:cs="Arial" w:hint="eastAsia"/>
          <w:b/>
          <w:bCs/>
          <w:lang w:val="en-US" w:eastAsia="zh-CN"/>
        </w:rPr>
        <w:t>MSD due to IMD issue</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4A3F59" w:rsidRPr="0073594C" w14:paraId="433991E9" w14:textId="77777777" w:rsidTr="005A4037">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6ACE793C" w14:textId="77777777" w:rsidR="004A3F59" w:rsidRPr="0073594C" w:rsidRDefault="004A3F59" w:rsidP="005A4037">
            <w:pPr>
              <w:pStyle w:val="TAH"/>
              <w:rPr>
                <w:lang w:val="en-US"/>
              </w:rPr>
            </w:pPr>
            <w:r w:rsidRPr="0073594C">
              <w:t>Band / Channel bandwidth / N</w:t>
            </w:r>
            <w:r w:rsidRPr="0073594C">
              <w:rPr>
                <w:vertAlign w:val="subscript"/>
              </w:rPr>
              <w:t>RB</w:t>
            </w:r>
            <w:r w:rsidRPr="0073594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E0DD1E2" w14:textId="77777777" w:rsidR="004A3F59" w:rsidRPr="0073594C" w:rsidRDefault="004A3F59" w:rsidP="005A4037">
            <w:pPr>
              <w:pStyle w:val="TAH"/>
            </w:pPr>
            <w:r w:rsidRPr="0073594C">
              <w:t>Source of IMD</w:t>
            </w:r>
          </w:p>
        </w:tc>
      </w:tr>
      <w:tr w:rsidR="004A3F59" w:rsidRPr="0073594C" w14:paraId="77FE651F" w14:textId="77777777" w:rsidTr="005A4037">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29F6413" w14:textId="77777777" w:rsidR="004A3F59" w:rsidRPr="0073594C" w:rsidRDefault="004A3F59" w:rsidP="005A4037">
            <w:pPr>
              <w:pStyle w:val="TAH"/>
            </w:pPr>
            <w:r w:rsidRPr="0073594C">
              <w:rPr>
                <w:lang w:eastAsia="ja-JP"/>
              </w:rPr>
              <w:t>NR</w:t>
            </w:r>
            <w:r w:rsidRPr="0073594C">
              <w:t xml:space="preserve"> </w:t>
            </w:r>
            <w:r w:rsidRPr="0073594C">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07CEEADF" w14:textId="77777777" w:rsidR="004A3F59" w:rsidRPr="0073594C" w:rsidRDefault="004A3F59" w:rsidP="005A4037">
            <w:pPr>
              <w:pStyle w:val="TAH"/>
            </w:pPr>
            <w:r w:rsidRPr="0073594C">
              <w:rPr>
                <w:lang w:eastAsia="ja-JP"/>
              </w:rPr>
              <w:t>NR</w:t>
            </w:r>
            <w:r w:rsidRPr="0073594C">
              <w:t xml:space="preserve"> band</w:t>
            </w:r>
          </w:p>
        </w:tc>
        <w:tc>
          <w:tcPr>
            <w:tcW w:w="960" w:type="dxa"/>
            <w:tcBorders>
              <w:top w:val="single" w:sz="4" w:space="0" w:color="auto"/>
              <w:left w:val="single" w:sz="4" w:space="0" w:color="auto"/>
              <w:bottom w:val="single" w:sz="4" w:space="0" w:color="auto"/>
              <w:right w:val="single" w:sz="4" w:space="0" w:color="auto"/>
            </w:tcBorders>
          </w:tcPr>
          <w:p w14:paraId="281528CE" w14:textId="77777777" w:rsidR="004A3F59" w:rsidRPr="0073594C" w:rsidRDefault="004A3F59" w:rsidP="005A4037">
            <w:pPr>
              <w:pStyle w:val="TAH"/>
            </w:pPr>
            <w:r w:rsidRPr="0073594C">
              <w:t>UL F</w:t>
            </w:r>
            <w:r w:rsidRPr="0073594C">
              <w:rPr>
                <w:vertAlign w:val="subscript"/>
              </w:rPr>
              <w:t>c</w:t>
            </w:r>
            <w:r w:rsidRPr="0073594C">
              <w:t xml:space="preserve"> </w:t>
            </w:r>
            <w:r w:rsidRPr="0073594C">
              <w:br/>
              <w:t>(MHz)</w:t>
            </w:r>
          </w:p>
        </w:tc>
        <w:tc>
          <w:tcPr>
            <w:tcW w:w="964" w:type="dxa"/>
            <w:tcBorders>
              <w:top w:val="single" w:sz="4" w:space="0" w:color="auto"/>
              <w:left w:val="single" w:sz="4" w:space="0" w:color="auto"/>
              <w:bottom w:val="single" w:sz="4" w:space="0" w:color="auto"/>
              <w:right w:val="single" w:sz="4" w:space="0" w:color="auto"/>
            </w:tcBorders>
          </w:tcPr>
          <w:p w14:paraId="4ECB3EBA" w14:textId="77777777" w:rsidR="004A3F59" w:rsidRPr="0073594C" w:rsidRDefault="004A3F59" w:rsidP="005A4037">
            <w:pPr>
              <w:pStyle w:val="TAH"/>
            </w:pPr>
            <w:r w:rsidRPr="0073594C">
              <w:t xml:space="preserve">UL/DL BW </w:t>
            </w:r>
            <w:r w:rsidRPr="0073594C">
              <w:br/>
              <w:t>(MHz)</w:t>
            </w:r>
          </w:p>
        </w:tc>
        <w:tc>
          <w:tcPr>
            <w:tcW w:w="960" w:type="dxa"/>
            <w:tcBorders>
              <w:top w:val="single" w:sz="4" w:space="0" w:color="auto"/>
              <w:left w:val="single" w:sz="4" w:space="0" w:color="auto"/>
              <w:bottom w:val="single" w:sz="4" w:space="0" w:color="auto"/>
              <w:right w:val="single" w:sz="4" w:space="0" w:color="auto"/>
            </w:tcBorders>
          </w:tcPr>
          <w:p w14:paraId="663241E1" w14:textId="77777777" w:rsidR="004A3F59" w:rsidRPr="0073594C" w:rsidRDefault="004A3F59" w:rsidP="005A4037">
            <w:pPr>
              <w:pStyle w:val="TAH"/>
            </w:pPr>
            <w:r w:rsidRPr="0073594C">
              <w:t xml:space="preserve">UL </w:t>
            </w:r>
            <w:r w:rsidRPr="0073594C">
              <w:br/>
              <w:t>C</w:t>
            </w:r>
            <w:r w:rsidRPr="0073594C">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31164C8D" w14:textId="77777777" w:rsidR="004A3F59" w:rsidRPr="0073594C" w:rsidRDefault="004A3F59" w:rsidP="005A4037">
            <w:pPr>
              <w:pStyle w:val="TAH"/>
            </w:pPr>
            <w:r w:rsidRPr="0073594C">
              <w:t>DL F</w:t>
            </w:r>
            <w:r w:rsidRPr="0073594C">
              <w:rPr>
                <w:vertAlign w:val="subscript"/>
              </w:rPr>
              <w:t>c</w:t>
            </w:r>
            <w:r w:rsidRPr="0073594C">
              <w:t xml:space="preserve"> (MHz)</w:t>
            </w:r>
          </w:p>
        </w:tc>
        <w:tc>
          <w:tcPr>
            <w:tcW w:w="977" w:type="dxa"/>
            <w:tcBorders>
              <w:top w:val="single" w:sz="4" w:space="0" w:color="auto"/>
              <w:left w:val="single" w:sz="4" w:space="0" w:color="auto"/>
              <w:bottom w:val="single" w:sz="4" w:space="0" w:color="auto"/>
              <w:right w:val="single" w:sz="4" w:space="0" w:color="auto"/>
            </w:tcBorders>
          </w:tcPr>
          <w:p w14:paraId="3F8381B5" w14:textId="77777777" w:rsidR="004A3F59" w:rsidRPr="0073594C" w:rsidRDefault="004A3F59" w:rsidP="005A4037">
            <w:pPr>
              <w:pStyle w:val="TAH"/>
            </w:pPr>
            <w:r w:rsidRPr="0073594C">
              <w:t xml:space="preserve">MSD </w:t>
            </w:r>
            <w:r w:rsidRPr="0073594C">
              <w:br/>
              <w:t>(dB)</w:t>
            </w:r>
          </w:p>
        </w:tc>
        <w:tc>
          <w:tcPr>
            <w:tcW w:w="828" w:type="dxa"/>
            <w:tcBorders>
              <w:top w:val="single" w:sz="4" w:space="0" w:color="auto"/>
              <w:left w:val="single" w:sz="4" w:space="0" w:color="auto"/>
              <w:bottom w:val="single" w:sz="4" w:space="0" w:color="auto"/>
              <w:right w:val="single" w:sz="4" w:space="0" w:color="auto"/>
            </w:tcBorders>
          </w:tcPr>
          <w:p w14:paraId="3313D758" w14:textId="77777777" w:rsidR="004A3F59" w:rsidRPr="0073594C" w:rsidRDefault="004A3F59" w:rsidP="005A4037">
            <w:pPr>
              <w:pStyle w:val="TAH"/>
            </w:pPr>
            <w:r w:rsidRPr="0073594C">
              <w:t>Duplex mode</w:t>
            </w:r>
          </w:p>
        </w:tc>
        <w:tc>
          <w:tcPr>
            <w:tcW w:w="1057" w:type="dxa"/>
            <w:tcBorders>
              <w:top w:val="nil"/>
              <w:left w:val="single" w:sz="4" w:space="0" w:color="auto"/>
              <w:bottom w:val="single" w:sz="4" w:space="0" w:color="auto"/>
              <w:right w:val="single" w:sz="4" w:space="0" w:color="auto"/>
            </w:tcBorders>
            <w:shd w:val="clear" w:color="auto" w:fill="auto"/>
          </w:tcPr>
          <w:p w14:paraId="1B39159A" w14:textId="77777777" w:rsidR="004A3F59" w:rsidRPr="0073594C" w:rsidRDefault="004A3F59" w:rsidP="005A4037">
            <w:pPr>
              <w:pStyle w:val="TAH"/>
            </w:pPr>
          </w:p>
        </w:tc>
      </w:tr>
      <w:tr w:rsidR="004A3F59" w:rsidRPr="0073594C" w14:paraId="47ABD271" w14:textId="77777777" w:rsidTr="005A403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57A4E98" w14:textId="77777777" w:rsidR="004A3F59" w:rsidRPr="0073594C" w:rsidRDefault="004A3F59" w:rsidP="005A4037">
            <w:pPr>
              <w:pStyle w:val="TAC"/>
              <w:rPr>
                <w:lang w:val="en-US" w:eastAsia="zh-CN"/>
              </w:rPr>
            </w:pPr>
            <w:r w:rsidRPr="0073594C">
              <w:rPr>
                <w:rFonts w:eastAsia="宋体"/>
                <w:color w:val="000000"/>
                <w:lang w:eastAsia="zh-CN"/>
              </w:rPr>
              <w:t>CA_n</w:t>
            </w:r>
            <w:r>
              <w:rPr>
                <w:rFonts w:eastAsia="宋体"/>
                <w:color w:val="000000"/>
                <w:lang w:eastAsia="zh-CN"/>
              </w:rPr>
              <w:t>1</w:t>
            </w:r>
            <w:r w:rsidRPr="0073594C">
              <w:rPr>
                <w:rFonts w:eastAsia="宋体"/>
                <w:color w:val="000000"/>
                <w:lang w:eastAsia="zh-CN"/>
              </w:rPr>
              <w:t>-n</w:t>
            </w:r>
            <w:r>
              <w:rPr>
                <w:rFonts w:eastAsia="宋体"/>
                <w:color w:val="000000"/>
                <w:lang w:eastAsia="zh-CN"/>
              </w:rPr>
              <w:t>40</w:t>
            </w:r>
            <w:r w:rsidRPr="0073594C">
              <w:rPr>
                <w:rFonts w:eastAsia="宋体"/>
                <w:color w:val="000000"/>
                <w:lang w:eastAsia="zh-CN"/>
              </w:rPr>
              <w:t>-n</w:t>
            </w:r>
            <w:r>
              <w:rPr>
                <w:rFonts w:eastAsia="宋体"/>
                <w:color w:val="000000"/>
                <w:lang w:eastAsia="zh-CN"/>
              </w:rPr>
              <w:t>105</w:t>
            </w:r>
          </w:p>
        </w:tc>
        <w:tc>
          <w:tcPr>
            <w:tcW w:w="1146" w:type="dxa"/>
            <w:tcBorders>
              <w:top w:val="single" w:sz="4" w:space="0" w:color="auto"/>
              <w:left w:val="single" w:sz="4" w:space="0" w:color="auto"/>
              <w:right w:val="single" w:sz="4" w:space="0" w:color="auto"/>
            </w:tcBorders>
            <w:vAlign w:val="center"/>
          </w:tcPr>
          <w:p w14:paraId="702612A1" w14:textId="77777777" w:rsidR="004A3F59" w:rsidRPr="0073594C" w:rsidRDefault="004A3F59" w:rsidP="005A4037">
            <w:pPr>
              <w:pStyle w:val="TAC"/>
              <w:rPr>
                <w:lang w:val="en-US" w:eastAsia="zh-CN"/>
              </w:rPr>
            </w:pPr>
            <w:r>
              <w:rPr>
                <w:rFonts w:cs="Arial"/>
                <w:color w:val="000000"/>
                <w:szCs w:val="18"/>
              </w:rPr>
              <w:t>n1</w:t>
            </w:r>
          </w:p>
        </w:tc>
        <w:tc>
          <w:tcPr>
            <w:tcW w:w="960" w:type="dxa"/>
            <w:tcBorders>
              <w:top w:val="single" w:sz="4" w:space="0" w:color="auto"/>
              <w:left w:val="single" w:sz="4" w:space="0" w:color="auto"/>
              <w:right w:val="single" w:sz="4" w:space="0" w:color="auto"/>
            </w:tcBorders>
            <w:vAlign w:val="center"/>
          </w:tcPr>
          <w:p w14:paraId="7FA59C9A" w14:textId="77777777" w:rsidR="004A3F59" w:rsidRPr="0073594C" w:rsidRDefault="004A3F59" w:rsidP="005A4037">
            <w:pPr>
              <w:pStyle w:val="TAC"/>
              <w:rPr>
                <w:lang w:val="en-US" w:eastAsia="zh-CN"/>
              </w:rPr>
            </w:pPr>
            <w:r>
              <w:rPr>
                <w:rFonts w:cs="Arial"/>
                <w:color w:val="000000"/>
                <w:szCs w:val="18"/>
              </w:rPr>
              <w:t>1977</w:t>
            </w:r>
          </w:p>
        </w:tc>
        <w:tc>
          <w:tcPr>
            <w:tcW w:w="964" w:type="dxa"/>
            <w:tcBorders>
              <w:top w:val="single" w:sz="4" w:space="0" w:color="auto"/>
              <w:left w:val="single" w:sz="4" w:space="0" w:color="auto"/>
              <w:right w:val="single" w:sz="4" w:space="0" w:color="auto"/>
            </w:tcBorders>
          </w:tcPr>
          <w:p w14:paraId="0F75B25D" w14:textId="77777777" w:rsidR="004A3F59" w:rsidRPr="0073594C" w:rsidRDefault="004A3F59" w:rsidP="005A4037">
            <w:pPr>
              <w:pStyle w:val="TAC"/>
              <w:rPr>
                <w:lang w:val="en-US" w:eastAsia="zh-CN"/>
              </w:rPr>
            </w:pPr>
            <w:r>
              <w:rPr>
                <w:lang w:val="en-US" w:eastAsia="zh-CN"/>
              </w:rPr>
              <w:t>5</w:t>
            </w:r>
          </w:p>
        </w:tc>
        <w:tc>
          <w:tcPr>
            <w:tcW w:w="960" w:type="dxa"/>
            <w:tcBorders>
              <w:top w:val="single" w:sz="4" w:space="0" w:color="auto"/>
              <w:left w:val="single" w:sz="4" w:space="0" w:color="auto"/>
              <w:right w:val="single" w:sz="4" w:space="0" w:color="auto"/>
            </w:tcBorders>
          </w:tcPr>
          <w:p w14:paraId="31485B59" w14:textId="77777777" w:rsidR="004A3F59" w:rsidRPr="0073594C" w:rsidRDefault="004A3F59" w:rsidP="005A4037">
            <w:pPr>
              <w:pStyle w:val="TAC"/>
              <w:rPr>
                <w:lang w:val="en-US" w:eastAsia="zh-CN"/>
              </w:rPr>
            </w:pPr>
            <w:r>
              <w:rPr>
                <w:lang w:val="en-US" w:eastAsia="zh-CN"/>
              </w:rPr>
              <w:t>25</w:t>
            </w:r>
          </w:p>
        </w:tc>
        <w:tc>
          <w:tcPr>
            <w:tcW w:w="960" w:type="dxa"/>
            <w:tcBorders>
              <w:top w:val="single" w:sz="4" w:space="0" w:color="auto"/>
              <w:left w:val="single" w:sz="4" w:space="0" w:color="auto"/>
              <w:right w:val="single" w:sz="4" w:space="0" w:color="auto"/>
            </w:tcBorders>
            <w:vAlign w:val="center"/>
          </w:tcPr>
          <w:p w14:paraId="3FE53CB3" w14:textId="77777777" w:rsidR="004A3F59" w:rsidRPr="0073594C" w:rsidRDefault="004A3F59" w:rsidP="005A4037">
            <w:pPr>
              <w:pStyle w:val="TAC"/>
              <w:rPr>
                <w:lang w:val="en-US" w:eastAsia="zh-CN"/>
              </w:rPr>
            </w:pPr>
            <w:r>
              <w:rPr>
                <w:rFonts w:cs="Arial"/>
                <w:color w:val="000000"/>
                <w:szCs w:val="18"/>
              </w:rPr>
              <w:t>2167</w:t>
            </w:r>
          </w:p>
        </w:tc>
        <w:tc>
          <w:tcPr>
            <w:tcW w:w="977" w:type="dxa"/>
            <w:tcBorders>
              <w:top w:val="single" w:sz="4" w:space="0" w:color="auto"/>
              <w:left w:val="single" w:sz="4" w:space="0" w:color="auto"/>
              <w:bottom w:val="single" w:sz="4" w:space="0" w:color="auto"/>
              <w:right w:val="single" w:sz="4" w:space="0" w:color="auto"/>
            </w:tcBorders>
          </w:tcPr>
          <w:p w14:paraId="585670EC" w14:textId="77777777" w:rsidR="004A3F59" w:rsidRPr="0073594C" w:rsidRDefault="004A3F59" w:rsidP="005A4037">
            <w:pPr>
              <w:pStyle w:val="TAC"/>
              <w:rPr>
                <w:lang w:val="en-US" w:eastAsia="zh-CN"/>
              </w:rPr>
            </w:pPr>
            <w:r>
              <w:rPr>
                <w:lang w:val="en-US" w:eastAsia="zh-CN"/>
              </w:rPr>
              <w:t>N/A</w:t>
            </w:r>
          </w:p>
        </w:tc>
        <w:tc>
          <w:tcPr>
            <w:tcW w:w="828" w:type="dxa"/>
            <w:tcBorders>
              <w:top w:val="single" w:sz="4" w:space="0" w:color="auto"/>
              <w:left w:val="single" w:sz="4" w:space="0" w:color="auto"/>
              <w:right w:val="single" w:sz="4" w:space="0" w:color="auto"/>
            </w:tcBorders>
            <w:vAlign w:val="center"/>
          </w:tcPr>
          <w:p w14:paraId="0736FC08" w14:textId="77777777" w:rsidR="004A3F59" w:rsidRPr="0073594C" w:rsidRDefault="004A3F59" w:rsidP="005A4037">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636F80C4" w14:textId="77777777" w:rsidR="004A3F59" w:rsidRPr="0073594C" w:rsidRDefault="004A3F59" w:rsidP="005A4037">
            <w:pPr>
              <w:pStyle w:val="TAC"/>
              <w:rPr>
                <w:lang w:val="en-US" w:eastAsia="zh-CN"/>
              </w:rPr>
            </w:pPr>
            <w:r>
              <w:rPr>
                <w:lang w:val="en-US" w:eastAsia="zh-CN"/>
              </w:rPr>
              <w:t>N/A</w:t>
            </w:r>
          </w:p>
        </w:tc>
      </w:tr>
      <w:tr w:rsidR="004A3F59" w:rsidRPr="0073594C" w14:paraId="673E7E6E" w14:textId="77777777" w:rsidTr="005A403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5B520D4" w14:textId="77777777" w:rsidR="004A3F59" w:rsidRPr="0073594C" w:rsidRDefault="004A3F59" w:rsidP="005A4037">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0B92E72" w14:textId="77777777" w:rsidR="004A3F59" w:rsidRPr="0073594C" w:rsidRDefault="004A3F59" w:rsidP="005A4037">
            <w:pPr>
              <w:pStyle w:val="TAC"/>
              <w:rPr>
                <w:lang w:val="en-US" w:eastAsia="zh-CN"/>
              </w:rPr>
            </w:pPr>
            <w:r>
              <w:rPr>
                <w:rFonts w:cs="Arial"/>
                <w:color w:val="000000"/>
                <w:szCs w:val="18"/>
              </w:rPr>
              <w:t>n40</w:t>
            </w:r>
          </w:p>
        </w:tc>
        <w:tc>
          <w:tcPr>
            <w:tcW w:w="960" w:type="dxa"/>
            <w:tcBorders>
              <w:top w:val="single" w:sz="4" w:space="0" w:color="auto"/>
              <w:left w:val="single" w:sz="4" w:space="0" w:color="auto"/>
              <w:right w:val="single" w:sz="4" w:space="0" w:color="auto"/>
            </w:tcBorders>
            <w:vAlign w:val="center"/>
          </w:tcPr>
          <w:p w14:paraId="4B37A58D" w14:textId="77777777" w:rsidR="004A3F59" w:rsidRPr="0073594C" w:rsidRDefault="004A3F59" w:rsidP="005A4037">
            <w:pPr>
              <w:pStyle w:val="TAC"/>
              <w:rPr>
                <w:lang w:val="en-US" w:eastAsia="zh-CN"/>
              </w:rPr>
            </w:pPr>
            <w:r>
              <w:rPr>
                <w:rFonts w:cs="Arial"/>
                <w:color w:val="000000"/>
                <w:szCs w:val="18"/>
              </w:rPr>
              <w:t>2305</w:t>
            </w:r>
          </w:p>
        </w:tc>
        <w:tc>
          <w:tcPr>
            <w:tcW w:w="964" w:type="dxa"/>
            <w:tcBorders>
              <w:top w:val="single" w:sz="4" w:space="0" w:color="auto"/>
              <w:left w:val="single" w:sz="4" w:space="0" w:color="auto"/>
              <w:right w:val="single" w:sz="4" w:space="0" w:color="auto"/>
            </w:tcBorders>
          </w:tcPr>
          <w:p w14:paraId="30D6FFC5" w14:textId="77777777" w:rsidR="004A3F59" w:rsidRPr="0073594C" w:rsidRDefault="004A3F59" w:rsidP="005A4037">
            <w:pPr>
              <w:pStyle w:val="TAC"/>
              <w:rPr>
                <w:lang w:val="en-US" w:eastAsia="zh-CN"/>
              </w:rPr>
            </w:pPr>
            <w:r>
              <w:rPr>
                <w:lang w:val="en-US" w:eastAsia="zh-CN"/>
              </w:rPr>
              <w:t>10</w:t>
            </w:r>
          </w:p>
        </w:tc>
        <w:tc>
          <w:tcPr>
            <w:tcW w:w="960" w:type="dxa"/>
            <w:tcBorders>
              <w:top w:val="single" w:sz="4" w:space="0" w:color="auto"/>
              <w:left w:val="single" w:sz="4" w:space="0" w:color="auto"/>
              <w:right w:val="single" w:sz="4" w:space="0" w:color="auto"/>
            </w:tcBorders>
          </w:tcPr>
          <w:p w14:paraId="431EF179" w14:textId="77777777" w:rsidR="004A3F59" w:rsidRPr="0073594C" w:rsidRDefault="004A3F59" w:rsidP="005A4037">
            <w:pPr>
              <w:pStyle w:val="TAC"/>
              <w:rPr>
                <w:lang w:val="en-US" w:eastAsia="zh-CN"/>
              </w:rPr>
            </w:pPr>
            <w:r>
              <w:rPr>
                <w:lang w:val="en-US" w:eastAsia="zh-CN"/>
              </w:rPr>
              <w:t>50</w:t>
            </w:r>
          </w:p>
        </w:tc>
        <w:tc>
          <w:tcPr>
            <w:tcW w:w="960" w:type="dxa"/>
            <w:tcBorders>
              <w:top w:val="single" w:sz="4" w:space="0" w:color="auto"/>
              <w:left w:val="single" w:sz="4" w:space="0" w:color="auto"/>
              <w:right w:val="single" w:sz="4" w:space="0" w:color="auto"/>
            </w:tcBorders>
            <w:vAlign w:val="center"/>
          </w:tcPr>
          <w:p w14:paraId="15227EAF" w14:textId="77777777" w:rsidR="004A3F59" w:rsidRPr="0073594C" w:rsidRDefault="004A3F59" w:rsidP="005A4037">
            <w:pPr>
              <w:pStyle w:val="TAC"/>
              <w:rPr>
                <w:lang w:val="en-US" w:eastAsia="zh-CN"/>
              </w:rPr>
            </w:pPr>
            <w:r>
              <w:rPr>
                <w:rFonts w:cs="Arial"/>
                <w:color w:val="000000"/>
                <w:szCs w:val="18"/>
              </w:rPr>
              <w:t>2305</w:t>
            </w:r>
          </w:p>
        </w:tc>
        <w:tc>
          <w:tcPr>
            <w:tcW w:w="977" w:type="dxa"/>
            <w:tcBorders>
              <w:top w:val="single" w:sz="4" w:space="0" w:color="auto"/>
              <w:left w:val="single" w:sz="4" w:space="0" w:color="auto"/>
              <w:bottom w:val="single" w:sz="4" w:space="0" w:color="auto"/>
              <w:right w:val="single" w:sz="4" w:space="0" w:color="auto"/>
            </w:tcBorders>
          </w:tcPr>
          <w:p w14:paraId="6762BD3D" w14:textId="77777777" w:rsidR="004A3F59" w:rsidRPr="0073594C" w:rsidRDefault="004A3F59" w:rsidP="005A4037">
            <w:pPr>
              <w:pStyle w:val="TAC"/>
              <w:rPr>
                <w:lang w:val="en-US" w:eastAsia="zh-CN"/>
              </w:rPr>
            </w:pPr>
            <w:r>
              <w:rPr>
                <w:lang w:val="en-US" w:eastAsia="zh-CN"/>
              </w:rPr>
              <w:t>N/A</w:t>
            </w:r>
          </w:p>
        </w:tc>
        <w:tc>
          <w:tcPr>
            <w:tcW w:w="828" w:type="dxa"/>
            <w:tcBorders>
              <w:top w:val="single" w:sz="4" w:space="0" w:color="auto"/>
              <w:left w:val="single" w:sz="4" w:space="0" w:color="auto"/>
              <w:right w:val="single" w:sz="4" w:space="0" w:color="auto"/>
            </w:tcBorders>
            <w:vAlign w:val="center"/>
          </w:tcPr>
          <w:p w14:paraId="5202B9CE" w14:textId="77777777" w:rsidR="004A3F59" w:rsidRPr="0073594C" w:rsidRDefault="004A3F59" w:rsidP="005A4037">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4D9EFC36" w14:textId="77777777" w:rsidR="004A3F59" w:rsidRPr="0073594C" w:rsidRDefault="004A3F59" w:rsidP="005A4037">
            <w:pPr>
              <w:pStyle w:val="TAC"/>
              <w:rPr>
                <w:lang w:val="en-US" w:eastAsia="zh-CN"/>
              </w:rPr>
            </w:pPr>
            <w:r>
              <w:rPr>
                <w:lang w:val="en-US" w:eastAsia="zh-CN"/>
              </w:rPr>
              <w:t>N/A</w:t>
            </w:r>
          </w:p>
        </w:tc>
      </w:tr>
      <w:tr w:rsidR="004A3F59" w:rsidRPr="0073594C" w14:paraId="2B06F450" w14:textId="77777777" w:rsidTr="005A403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385217E" w14:textId="77777777" w:rsidR="004A3F59" w:rsidRPr="0073594C" w:rsidRDefault="004A3F59" w:rsidP="005A403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62CF52" w14:textId="77777777" w:rsidR="004A3F59" w:rsidRPr="0073594C" w:rsidRDefault="004A3F59" w:rsidP="005A4037">
            <w:pPr>
              <w:pStyle w:val="TAC"/>
              <w:rPr>
                <w:lang w:val="en-US" w:eastAsia="zh-CN"/>
              </w:rPr>
            </w:pPr>
            <w:r>
              <w:rPr>
                <w:rFonts w:cs="Arial"/>
                <w:color w:val="000000"/>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3AB82986" w14:textId="77777777" w:rsidR="004A3F59" w:rsidRPr="0073594C" w:rsidRDefault="004A3F59" w:rsidP="005A4037">
            <w:pPr>
              <w:pStyle w:val="TAC"/>
              <w:rPr>
                <w:lang w:val="en-US" w:eastAsia="zh-CN"/>
              </w:rPr>
            </w:pPr>
            <w:r>
              <w:rPr>
                <w:rFonts w:cs="Arial"/>
                <w:color w:val="000000"/>
                <w:szCs w:val="18"/>
              </w:rPr>
              <w:t>700</w:t>
            </w:r>
          </w:p>
        </w:tc>
        <w:tc>
          <w:tcPr>
            <w:tcW w:w="964" w:type="dxa"/>
            <w:tcBorders>
              <w:top w:val="single" w:sz="4" w:space="0" w:color="auto"/>
              <w:left w:val="single" w:sz="4" w:space="0" w:color="auto"/>
              <w:bottom w:val="single" w:sz="4" w:space="0" w:color="auto"/>
              <w:right w:val="single" w:sz="4" w:space="0" w:color="auto"/>
            </w:tcBorders>
          </w:tcPr>
          <w:p w14:paraId="461DBE04" w14:textId="77777777" w:rsidR="004A3F59" w:rsidRPr="0073594C" w:rsidRDefault="004A3F59" w:rsidP="005A4037">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E0F6C1A" w14:textId="77777777" w:rsidR="004A3F59" w:rsidRPr="0073594C" w:rsidRDefault="004A3F59" w:rsidP="005A4037">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0B31AAE" w14:textId="77777777" w:rsidR="004A3F59" w:rsidRPr="0073594C" w:rsidRDefault="004A3F59" w:rsidP="005A4037">
            <w:pPr>
              <w:pStyle w:val="TAC"/>
              <w:rPr>
                <w:lang w:val="en-US" w:eastAsia="zh-CN"/>
              </w:rPr>
            </w:pPr>
            <w:r>
              <w:rPr>
                <w:lang w:val="en-US" w:eastAsia="zh-CN"/>
              </w:rPr>
              <w:t>649</w:t>
            </w:r>
          </w:p>
        </w:tc>
        <w:tc>
          <w:tcPr>
            <w:tcW w:w="977" w:type="dxa"/>
            <w:tcBorders>
              <w:top w:val="single" w:sz="4" w:space="0" w:color="auto"/>
              <w:left w:val="single" w:sz="4" w:space="0" w:color="auto"/>
              <w:bottom w:val="single" w:sz="4" w:space="0" w:color="auto"/>
              <w:right w:val="single" w:sz="4" w:space="0" w:color="auto"/>
            </w:tcBorders>
          </w:tcPr>
          <w:p w14:paraId="62135B27" w14:textId="77777777" w:rsidR="004A3F59" w:rsidRPr="0073594C" w:rsidRDefault="004A3F59" w:rsidP="005A4037">
            <w:pPr>
              <w:pStyle w:val="TAC"/>
              <w:rPr>
                <w:lang w:val="en-US" w:eastAsia="zh-CN"/>
              </w:rPr>
            </w:pPr>
            <w:r>
              <w:rPr>
                <w:lang w:val="en-US" w:eastAsia="zh-CN"/>
              </w:rPr>
              <w:t>1dB</w:t>
            </w:r>
          </w:p>
        </w:tc>
        <w:tc>
          <w:tcPr>
            <w:tcW w:w="828" w:type="dxa"/>
            <w:tcBorders>
              <w:top w:val="single" w:sz="4" w:space="0" w:color="auto"/>
              <w:left w:val="single" w:sz="4" w:space="0" w:color="auto"/>
              <w:bottom w:val="single" w:sz="4" w:space="0" w:color="auto"/>
              <w:right w:val="single" w:sz="4" w:space="0" w:color="auto"/>
            </w:tcBorders>
            <w:vAlign w:val="center"/>
          </w:tcPr>
          <w:p w14:paraId="1B9CCE1F" w14:textId="77777777" w:rsidR="004A3F59" w:rsidRPr="0073594C" w:rsidRDefault="004A3F59" w:rsidP="005A403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99C44C4" w14:textId="77777777" w:rsidR="004A3F59" w:rsidRPr="0073594C" w:rsidRDefault="004A3F59" w:rsidP="005A4037">
            <w:pPr>
              <w:pStyle w:val="TAC"/>
              <w:rPr>
                <w:lang w:val="en-US" w:eastAsia="zh-CN"/>
              </w:rPr>
            </w:pPr>
            <w:r>
              <w:rPr>
                <w:lang w:val="en-US" w:eastAsia="zh-CN"/>
              </w:rPr>
              <w:t>IMD4</w:t>
            </w:r>
          </w:p>
        </w:tc>
      </w:tr>
    </w:tbl>
    <w:p w14:paraId="44D76420" w14:textId="77777777" w:rsidR="004A3F59" w:rsidRDefault="004A3F59" w:rsidP="004A3F59">
      <w:pPr>
        <w:rPr>
          <w:color w:val="0070C0"/>
        </w:rPr>
      </w:pPr>
    </w:p>
    <w:p w14:paraId="40B76034" w14:textId="5F83B45C" w:rsidR="004A3F59" w:rsidRPr="00AB6990" w:rsidRDefault="004A3F59" w:rsidP="004A3F59">
      <w:pPr>
        <w:pStyle w:val="21"/>
      </w:pPr>
      <w:bookmarkStart w:id="632" w:name="_Toc136288548"/>
      <w:r w:rsidRPr="00AB6990">
        <w:t>5.</w:t>
      </w:r>
      <w:r>
        <w:t>60</w:t>
      </w:r>
      <w:r w:rsidRPr="00AB6990">
        <w:tab/>
        <w:t>CA_n</w:t>
      </w:r>
      <w:r>
        <w:t>1</w:t>
      </w:r>
      <w:r w:rsidRPr="00AB6990">
        <w:t>-n</w:t>
      </w:r>
      <w:r>
        <w:t>78</w:t>
      </w:r>
      <w:r w:rsidRPr="00AB6990">
        <w:t>-n</w:t>
      </w:r>
      <w:r>
        <w:t>105</w:t>
      </w:r>
      <w:bookmarkEnd w:id="632"/>
    </w:p>
    <w:p w14:paraId="55F28CAC" w14:textId="6F64B9F2" w:rsidR="004A3F59" w:rsidRPr="006A0293" w:rsidRDefault="004A3F59" w:rsidP="004A3F59">
      <w:pPr>
        <w:pStyle w:val="31"/>
        <w:rPr>
          <w:rFonts w:cs="Arial"/>
          <w:color w:val="000000" w:themeColor="text1"/>
          <w:szCs w:val="28"/>
        </w:rPr>
      </w:pPr>
      <w:bookmarkStart w:id="633" w:name="_Toc136288549"/>
      <w:r w:rsidRPr="004A3F59">
        <w:rPr>
          <w:rFonts w:cs="Arial"/>
          <w:color w:val="000000" w:themeColor="text1"/>
          <w:szCs w:val="28"/>
        </w:rPr>
        <w:t>5.60</w:t>
      </w:r>
      <w:r w:rsidRPr="006A0293">
        <w:rPr>
          <w:rFonts w:cs="Arial"/>
          <w:color w:val="000000" w:themeColor="text1"/>
          <w:szCs w:val="28"/>
        </w:rPr>
        <w:t>.1</w:t>
      </w:r>
      <w:r w:rsidRPr="006A0293">
        <w:rPr>
          <w:rFonts w:cs="Arial"/>
          <w:color w:val="000000" w:themeColor="text1"/>
          <w:szCs w:val="28"/>
        </w:rPr>
        <w:tab/>
        <w:t>Common for 1 band UL and 2 bands UL CA</w:t>
      </w:r>
      <w:bookmarkEnd w:id="633"/>
    </w:p>
    <w:p w14:paraId="550B7DE5" w14:textId="26855C8A" w:rsidR="004A3F59" w:rsidRPr="006A0293" w:rsidRDefault="004A3F59" w:rsidP="004A3F59">
      <w:pPr>
        <w:pStyle w:val="41"/>
      </w:pPr>
      <w:bookmarkStart w:id="634" w:name="_Toc136288550"/>
      <w:r>
        <w:t>5.60</w:t>
      </w:r>
      <w:r w:rsidRPr="0073594C">
        <w:t>.1.1</w:t>
      </w:r>
      <w:r w:rsidRPr="0073594C">
        <w:tab/>
      </w:r>
      <w:r w:rsidRPr="006A0293">
        <w:t>Operating bands for CA</w:t>
      </w:r>
      <w:bookmarkEnd w:id="634"/>
    </w:p>
    <w:p w14:paraId="34E9AB1C" w14:textId="46761B5D" w:rsidR="004A3F59" w:rsidRPr="0073594C" w:rsidRDefault="004A3F59" w:rsidP="004A3F59">
      <w:pPr>
        <w:pStyle w:val="TH"/>
        <w:rPr>
          <w:color w:val="000000"/>
          <w:lang w:val="en-US"/>
        </w:rPr>
      </w:pPr>
      <w:r w:rsidRPr="0073594C">
        <w:rPr>
          <w:color w:val="000000"/>
          <w:lang w:val="en-US"/>
        </w:rPr>
        <w:t xml:space="preserve">Table </w:t>
      </w:r>
      <w:r>
        <w:rPr>
          <w:color w:val="000000"/>
          <w:lang w:val="en-US" w:eastAsia="zh-CN"/>
        </w:rPr>
        <w:t>5.60</w:t>
      </w:r>
      <w:r w:rsidRPr="0073594C">
        <w:rPr>
          <w:color w:val="000000"/>
          <w:lang w:val="en-US"/>
        </w:rPr>
        <w:t>.1.</w:t>
      </w:r>
      <w:r w:rsidRPr="0073594C">
        <w:rPr>
          <w:color w:val="000000"/>
          <w:lang w:val="en-US" w:eastAsia="zh-CN"/>
        </w:rPr>
        <w:t>1</w:t>
      </w:r>
      <w:r w:rsidRPr="0073594C">
        <w:rPr>
          <w:color w:val="000000"/>
          <w:lang w:val="en-US"/>
        </w:rPr>
        <w:t xml:space="preserve">-1: </w:t>
      </w:r>
      <w:r w:rsidRPr="0073594C">
        <w:rPr>
          <w:color w:val="000000"/>
        </w:rPr>
        <w:t>3DL Inter-band CA operating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3"/>
        <w:gridCol w:w="1137"/>
        <w:gridCol w:w="1290"/>
        <w:gridCol w:w="337"/>
        <w:gridCol w:w="1279"/>
        <w:gridCol w:w="1288"/>
        <w:gridCol w:w="337"/>
        <w:gridCol w:w="1492"/>
        <w:gridCol w:w="905"/>
      </w:tblGrid>
      <w:tr w:rsidR="004A3F59" w:rsidRPr="0073594C" w14:paraId="7C082C99" w14:textId="77777777" w:rsidTr="005A4037">
        <w:trPr>
          <w:trHeight w:val="225"/>
          <w:jc w:val="center"/>
        </w:trPr>
        <w:tc>
          <w:tcPr>
            <w:tcW w:w="811" w:type="pct"/>
            <w:vMerge w:val="restart"/>
            <w:tcBorders>
              <w:top w:val="single" w:sz="4" w:space="0" w:color="auto"/>
              <w:left w:val="single" w:sz="4" w:space="0" w:color="auto"/>
              <w:bottom w:val="single" w:sz="4" w:space="0" w:color="auto"/>
              <w:right w:val="single" w:sz="4" w:space="0" w:color="auto"/>
            </w:tcBorders>
            <w:hideMark/>
          </w:tcPr>
          <w:p w14:paraId="035620C0" w14:textId="77777777" w:rsidR="004A3F59" w:rsidRPr="0073594C" w:rsidRDefault="004A3F59" w:rsidP="005A4037">
            <w:pPr>
              <w:keepNext/>
              <w:keepLines/>
              <w:spacing w:after="0"/>
              <w:jc w:val="center"/>
              <w:rPr>
                <w:rFonts w:ascii="Arial" w:hAnsi="Arial"/>
                <w:b/>
                <w:color w:val="000000"/>
                <w:sz w:val="18"/>
              </w:rPr>
            </w:pPr>
            <w:r w:rsidRPr="0073594C">
              <w:rPr>
                <w:rFonts w:ascii="Arial" w:hAnsi="Arial"/>
                <w:b/>
                <w:color w:val="000000"/>
                <w:sz w:val="18"/>
                <w:lang w:eastAsia="zh-CN"/>
              </w:rPr>
              <w:t>NR</w:t>
            </w:r>
            <w:r w:rsidRPr="0073594C">
              <w:rPr>
                <w:rFonts w:ascii="Arial" w:hAnsi="Arial"/>
                <w:b/>
                <w:color w:val="000000"/>
                <w:sz w:val="18"/>
              </w:rPr>
              <w:t xml:space="preserve"> CA Band</w:t>
            </w:r>
          </w:p>
        </w:tc>
        <w:tc>
          <w:tcPr>
            <w:tcW w:w="590" w:type="pct"/>
            <w:vMerge w:val="restart"/>
            <w:tcBorders>
              <w:top w:val="single" w:sz="4" w:space="0" w:color="auto"/>
              <w:left w:val="single" w:sz="4" w:space="0" w:color="auto"/>
              <w:bottom w:val="single" w:sz="4" w:space="0" w:color="auto"/>
              <w:right w:val="single" w:sz="4" w:space="0" w:color="auto"/>
            </w:tcBorders>
            <w:hideMark/>
          </w:tcPr>
          <w:p w14:paraId="1A33157B" w14:textId="77777777" w:rsidR="004A3F59" w:rsidRPr="0073594C" w:rsidRDefault="004A3F59" w:rsidP="005A4037">
            <w:pPr>
              <w:keepNext/>
              <w:keepLines/>
              <w:spacing w:after="0"/>
              <w:jc w:val="center"/>
              <w:rPr>
                <w:rFonts w:ascii="Arial" w:hAnsi="Arial"/>
                <w:b/>
                <w:color w:val="000000"/>
                <w:sz w:val="18"/>
              </w:rPr>
            </w:pPr>
            <w:r w:rsidRPr="0073594C">
              <w:rPr>
                <w:rFonts w:ascii="Arial" w:hAnsi="Arial"/>
                <w:b/>
                <w:color w:val="000000"/>
                <w:sz w:val="18"/>
                <w:lang w:eastAsia="zh-CN"/>
              </w:rPr>
              <w:t>NR</w:t>
            </w:r>
            <w:r w:rsidRPr="0073594C">
              <w:rPr>
                <w:rFonts w:ascii="Arial" w:hAnsi="Arial"/>
                <w:b/>
                <w:color w:val="000000"/>
                <w:sz w:val="18"/>
              </w:rPr>
              <w:t xml:space="preserve"> Band</w:t>
            </w:r>
          </w:p>
        </w:tc>
        <w:tc>
          <w:tcPr>
            <w:tcW w:w="1509" w:type="pct"/>
            <w:gridSpan w:val="3"/>
            <w:tcBorders>
              <w:top w:val="single" w:sz="4" w:space="0" w:color="auto"/>
              <w:left w:val="single" w:sz="4" w:space="0" w:color="auto"/>
              <w:bottom w:val="single" w:sz="4" w:space="0" w:color="auto"/>
              <w:right w:val="single" w:sz="4" w:space="0" w:color="auto"/>
            </w:tcBorders>
            <w:noWrap/>
            <w:vAlign w:val="bottom"/>
            <w:hideMark/>
          </w:tcPr>
          <w:p w14:paraId="34CBDE36" w14:textId="77777777" w:rsidR="004A3F59" w:rsidRPr="0073594C" w:rsidRDefault="004A3F59" w:rsidP="005A4037">
            <w:pPr>
              <w:keepNext/>
              <w:keepLines/>
              <w:spacing w:after="0"/>
              <w:jc w:val="center"/>
              <w:rPr>
                <w:rFonts w:ascii="Arial" w:hAnsi="Arial"/>
                <w:b/>
                <w:color w:val="000000"/>
                <w:sz w:val="18"/>
              </w:rPr>
            </w:pPr>
            <w:r w:rsidRPr="0073594C">
              <w:rPr>
                <w:rFonts w:ascii="Arial" w:hAnsi="Arial"/>
                <w:b/>
                <w:color w:val="000000"/>
                <w:sz w:val="18"/>
              </w:rPr>
              <w:t>Uplink (UL) operating band</w:t>
            </w:r>
          </w:p>
        </w:tc>
        <w:tc>
          <w:tcPr>
            <w:tcW w:w="1619" w:type="pct"/>
            <w:gridSpan w:val="3"/>
            <w:tcBorders>
              <w:top w:val="single" w:sz="4" w:space="0" w:color="auto"/>
              <w:left w:val="single" w:sz="4" w:space="0" w:color="auto"/>
              <w:bottom w:val="single" w:sz="4" w:space="0" w:color="auto"/>
              <w:right w:val="single" w:sz="4" w:space="0" w:color="auto"/>
            </w:tcBorders>
            <w:noWrap/>
            <w:vAlign w:val="bottom"/>
            <w:hideMark/>
          </w:tcPr>
          <w:p w14:paraId="0C187EE2" w14:textId="77777777" w:rsidR="004A3F59" w:rsidRPr="0073594C" w:rsidRDefault="004A3F59" w:rsidP="005A4037">
            <w:pPr>
              <w:keepNext/>
              <w:keepLines/>
              <w:spacing w:after="0"/>
              <w:jc w:val="center"/>
              <w:rPr>
                <w:rFonts w:ascii="Arial" w:hAnsi="Arial"/>
                <w:b/>
                <w:color w:val="000000"/>
                <w:sz w:val="18"/>
              </w:rPr>
            </w:pPr>
            <w:r w:rsidRPr="0073594C">
              <w:rPr>
                <w:rFonts w:ascii="Arial" w:hAnsi="Arial"/>
                <w:b/>
                <w:color w:val="000000"/>
                <w:sz w:val="18"/>
              </w:rPr>
              <w:t>Downlink (DL) operating band</w:t>
            </w:r>
          </w:p>
        </w:tc>
        <w:tc>
          <w:tcPr>
            <w:tcW w:w="470" w:type="pct"/>
            <w:vMerge w:val="restart"/>
            <w:tcBorders>
              <w:top w:val="single" w:sz="4" w:space="0" w:color="auto"/>
              <w:left w:val="single" w:sz="4" w:space="0" w:color="auto"/>
              <w:bottom w:val="single" w:sz="4" w:space="0" w:color="auto"/>
              <w:right w:val="single" w:sz="4" w:space="0" w:color="auto"/>
            </w:tcBorders>
            <w:hideMark/>
          </w:tcPr>
          <w:p w14:paraId="22C85F99" w14:textId="77777777" w:rsidR="004A3F59" w:rsidRPr="0073594C" w:rsidRDefault="004A3F59" w:rsidP="005A4037">
            <w:pPr>
              <w:keepNext/>
              <w:keepLines/>
              <w:spacing w:after="0"/>
              <w:jc w:val="center"/>
              <w:rPr>
                <w:rFonts w:ascii="Arial" w:hAnsi="Arial"/>
                <w:b/>
                <w:color w:val="000000"/>
                <w:sz w:val="18"/>
              </w:rPr>
            </w:pPr>
            <w:r w:rsidRPr="0073594C">
              <w:rPr>
                <w:rFonts w:ascii="Arial" w:hAnsi="Arial"/>
                <w:b/>
                <w:color w:val="000000"/>
                <w:sz w:val="18"/>
              </w:rPr>
              <w:t>Duplex Mode</w:t>
            </w:r>
          </w:p>
        </w:tc>
      </w:tr>
      <w:tr w:rsidR="004A3F59" w:rsidRPr="0073594C" w14:paraId="64F36652" w14:textId="77777777" w:rsidTr="005A4037">
        <w:trPr>
          <w:trHeight w:val="225"/>
          <w:jc w:val="center"/>
        </w:trPr>
        <w:tc>
          <w:tcPr>
            <w:tcW w:w="811" w:type="pct"/>
            <w:vMerge/>
            <w:tcBorders>
              <w:top w:val="single" w:sz="4" w:space="0" w:color="auto"/>
              <w:left w:val="single" w:sz="4" w:space="0" w:color="auto"/>
              <w:bottom w:val="single" w:sz="4" w:space="0" w:color="auto"/>
              <w:right w:val="single" w:sz="4" w:space="0" w:color="auto"/>
            </w:tcBorders>
            <w:vAlign w:val="center"/>
            <w:hideMark/>
          </w:tcPr>
          <w:p w14:paraId="60A3D660" w14:textId="77777777" w:rsidR="004A3F59" w:rsidRPr="0073594C" w:rsidRDefault="004A3F59" w:rsidP="005A4037">
            <w:pPr>
              <w:spacing w:after="0"/>
              <w:rPr>
                <w:rFonts w:ascii="Arial" w:hAnsi="Arial"/>
                <w:b/>
                <w:color w:val="000000"/>
                <w:sz w:val="18"/>
              </w:rPr>
            </w:pPr>
          </w:p>
        </w:tc>
        <w:tc>
          <w:tcPr>
            <w:tcW w:w="590" w:type="pct"/>
            <w:vMerge/>
            <w:tcBorders>
              <w:top w:val="single" w:sz="4" w:space="0" w:color="auto"/>
              <w:left w:val="single" w:sz="4" w:space="0" w:color="auto"/>
              <w:bottom w:val="single" w:sz="4" w:space="0" w:color="auto"/>
              <w:right w:val="single" w:sz="4" w:space="0" w:color="auto"/>
            </w:tcBorders>
            <w:vAlign w:val="center"/>
            <w:hideMark/>
          </w:tcPr>
          <w:p w14:paraId="08641731" w14:textId="77777777" w:rsidR="004A3F59" w:rsidRPr="0073594C" w:rsidRDefault="004A3F59" w:rsidP="005A4037">
            <w:pPr>
              <w:spacing w:after="0"/>
              <w:rPr>
                <w:rFonts w:ascii="Arial" w:hAnsi="Arial"/>
                <w:b/>
                <w:color w:val="000000"/>
                <w:sz w:val="18"/>
              </w:rPr>
            </w:pPr>
          </w:p>
        </w:tc>
        <w:tc>
          <w:tcPr>
            <w:tcW w:w="1509" w:type="pct"/>
            <w:gridSpan w:val="3"/>
            <w:tcBorders>
              <w:top w:val="single" w:sz="4" w:space="0" w:color="auto"/>
              <w:left w:val="single" w:sz="4" w:space="0" w:color="auto"/>
              <w:bottom w:val="single" w:sz="4" w:space="0" w:color="auto"/>
              <w:right w:val="single" w:sz="4" w:space="0" w:color="auto"/>
            </w:tcBorders>
            <w:noWrap/>
            <w:vAlign w:val="bottom"/>
            <w:hideMark/>
          </w:tcPr>
          <w:p w14:paraId="02DA5F03" w14:textId="77777777" w:rsidR="004A3F59" w:rsidRPr="0073594C" w:rsidRDefault="004A3F59" w:rsidP="005A4037">
            <w:pPr>
              <w:keepNext/>
              <w:keepLines/>
              <w:spacing w:after="0"/>
              <w:jc w:val="center"/>
              <w:rPr>
                <w:rFonts w:ascii="Arial" w:hAnsi="Arial"/>
                <w:b/>
                <w:color w:val="000000"/>
                <w:sz w:val="18"/>
              </w:rPr>
            </w:pPr>
            <w:r w:rsidRPr="0073594C">
              <w:rPr>
                <w:rFonts w:ascii="Arial" w:hAnsi="Arial"/>
                <w:b/>
                <w:color w:val="000000"/>
                <w:sz w:val="18"/>
              </w:rPr>
              <w:t>BS receive / UE transmit</w:t>
            </w:r>
          </w:p>
        </w:tc>
        <w:tc>
          <w:tcPr>
            <w:tcW w:w="1619" w:type="pct"/>
            <w:gridSpan w:val="3"/>
            <w:tcBorders>
              <w:top w:val="single" w:sz="4" w:space="0" w:color="auto"/>
              <w:left w:val="single" w:sz="4" w:space="0" w:color="auto"/>
              <w:bottom w:val="single" w:sz="4" w:space="0" w:color="auto"/>
              <w:right w:val="single" w:sz="4" w:space="0" w:color="auto"/>
            </w:tcBorders>
            <w:noWrap/>
            <w:vAlign w:val="bottom"/>
            <w:hideMark/>
          </w:tcPr>
          <w:p w14:paraId="0E7BB003" w14:textId="77777777" w:rsidR="004A3F59" w:rsidRPr="0073594C" w:rsidRDefault="004A3F59" w:rsidP="005A4037">
            <w:pPr>
              <w:keepNext/>
              <w:keepLines/>
              <w:spacing w:after="0"/>
              <w:jc w:val="center"/>
              <w:rPr>
                <w:rFonts w:ascii="Arial" w:hAnsi="Arial"/>
                <w:b/>
                <w:color w:val="000000"/>
                <w:sz w:val="18"/>
              </w:rPr>
            </w:pPr>
            <w:r w:rsidRPr="0073594C">
              <w:rPr>
                <w:rFonts w:ascii="Arial" w:hAnsi="Arial"/>
                <w:b/>
                <w:color w:val="000000"/>
                <w:sz w:val="18"/>
              </w:rPr>
              <w:t xml:space="preserve">BS transmit / UE receive </w:t>
            </w:r>
          </w:p>
        </w:tc>
        <w:tc>
          <w:tcPr>
            <w:tcW w:w="470" w:type="pct"/>
            <w:vMerge/>
            <w:tcBorders>
              <w:top w:val="single" w:sz="4" w:space="0" w:color="auto"/>
              <w:left w:val="single" w:sz="4" w:space="0" w:color="auto"/>
              <w:bottom w:val="single" w:sz="4" w:space="0" w:color="auto"/>
              <w:right w:val="single" w:sz="4" w:space="0" w:color="auto"/>
            </w:tcBorders>
            <w:vAlign w:val="center"/>
            <w:hideMark/>
          </w:tcPr>
          <w:p w14:paraId="3A1C263B" w14:textId="77777777" w:rsidR="004A3F59" w:rsidRPr="0073594C" w:rsidRDefault="004A3F59" w:rsidP="005A4037">
            <w:pPr>
              <w:spacing w:after="0"/>
              <w:rPr>
                <w:rFonts w:ascii="Arial" w:hAnsi="Arial"/>
                <w:b/>
                <w:color w:val="000000"/>
                <w:sz w:val="18"/>
              </w:rPr>
            </w:pPr>
          </w:p>
        </w:tc>
      </w:tr>
      <w:tr w:rsidR="004A3F59" w:rsidRPr="0073594C" w14:paraId="2C692277" w14:textId="77777777" w:rsidTr="005A4037">
        <w:trPr>
          <w:trHeight w:val="189"/>
          <w:jc w:val="center"/>
        </w:trPr>
        <w:tc>
          <w:tcPr>
            <w:tcW w:w="811" w:type="pct"/>
            <w:vMerge/>
            <w:tcBorders>
              <w:top w:val="single" w:sz="4" w:space="0" w:color="auto"/>
              <w:left w:val="single" w:sz="4" w:space="0" w:color="auto"/>
              <w:bottom w:val="single" w:sz="4" w:space="0" w:color="auto"/>
              <w:right w:val="single" w:sz="4" w:space="0" w:color="auto"/>
            </w:tcBorders>
            <w:vAlign w:val="center"/>
            <w:hideMark/>
          </w:tcPr>
          <w:p w14:paraId="68A93D2A" w14:textId="77777777" w:rsidR="004A3F59" w:rsidRPr="0073594C" w:rsidRDefault="004A3F59" w:rsidP="005A4037">
            <w:pPr>
              <w:spacing w:after="0"/>
              <w:rPr>
                <w:rFonts w:ascii="Arial" w:hAnsi="Arial"/>
                <w:b/>
                <w:color w:val="000000"/>
                <w:sz w:val="18"/>
              </w:rPr>
            </w:pPr>
          </w:p>
        </w:tc>
        <w:tc>
          <w:tcPr>
            <w:tcW w:w="590" w:type="pct"/>
            <w:vMerge/>
            <w:tcBorders>
              <w:top w:val="single" w:sz="4" w:space="0" w:color="auto"/>
              <w:left w:val="single" w:sz="4" w:space="0" w:color="auto"/>
              <w:bottom w:val="single" w:sz="4" w:space="0" w:color="auto"/>
              <w:right w:val="single" w:sz="4" w:space="0" w:color="auto"/>
            </w:tcBorders>
            <w:vAlign w:val="center"/>
            <w:hideMark/>
          </w:tcPr>
          <w:p w14:paraId="3F9C6B3F" w14:textId="77777777" w:rsidR="004A3F59" w:rsidRPr="0073594C" w:rsidRDefault="004A3F59" w:rsidP="005A4037">
            <w:pPr>
              <w:spacing w:after="0"/>
              <w:rPr>
                <w:rFonts w:ascii="Arial" w:hAnsi="Arial"/>
                <w:b/>
                <w:color w:val="000000"/>
                <w:sz w:val="18"/>
              </w:rPr>
            </w:pPr>
          </w:p>
        </w:tc>
        <w:tc>
          <w:tcPr>
            <w:tcW w:w="1509" w:type="pct"/>
            <w:gridSpan w:val="3"/>
            <w:tcBorders>
              <w:top w:val="single" w:sz="4" w:space="0" w:color="auto"/>
              <w:left w:val="single" w:sz="4" w:space="0" w:color="auto"/>
              <w:bottom w:val="single" w:sz="4" w:space="0" w:color="auto"/>
              <w:right w:val="single" w:sz="4" w:space="0" w:color="auto"/>
            </w:tcBorders>
            <w:hideMark/>
          </w:tcPr>
          <w:p w14:paraId="6ECB1472" w14:textId="77777777" w:rsidR="004A3F59" w:rsidRPr="0073594C" w:rsidRDefault="004A3F59" w:rsidP="005A4037">
            <w:pPr>
              <w:keepNext/>
              <w:keepLines/>
              <w:spacing w:after="0"/>
              <w:jc w:val="center"/>
              <w:rPr>
                <w:rFonts w:ascii="Arial" w:hAnsi="Arial"/>
                <w:b/>
                <w:color w:val="000000"/>
                <w:sz w:val="18"/>
              </w:rPr>
            </w:pPr>
            <w:r w:rsidRPr="0073594C">
              <w:rPr>
                <w:rFonts w:ascii="Arial" w:hAnsi="Arial"/>
                <w:b/>
                <w:color w:val="000000"/>
                <w:sz w:val="18"/>
              </w:rPr>
              <w:t>F</w:t>
            </w:r>
            <w:r w:rsidRPr="0073594C">
              <w:rPr>
                <w:rFonts w:ascii="Arial" w:hAnsi="Arial"/>
                <w:b/>
                <w:color w:val="000000"/>
                <w:sz w:val="18"/>
                <w:vertAlign w:val="subscript"/>
              </w:rPr>
              <w:t>UL_low</w:t>
            </w:r>
            <w:r w:rsidRPr="0073594C">
              <w:rPr>
                <w:rFonts w:ascii="Arial" w:hAnsi="Arial"/>
                <w:b/>
                <w:color w:val="000000"/>
                <w:sz w:val="18"/>
              </w:rPr>
              <w:t xml:space="preserve">  –  F</w:t>
            </w:r>
            <w:r w:rsidRPr="0073594C">
              <w:rPr>
                <w:rFonts w:ascii="Arial" w:hAnsi="Arial"/>
                <w:b/>
                <w:color w:val="000000"/>
                <w:sz w:val="18"/>
                <w:vertAlign w:val="subscript"/>
              </w:rPr>
              <w:t>UL_high</w:t>
            </w:r>
          </w:p>
        </w:tc>
        <w:tc>
          <w:tcPr>
            <w:tcW w:w="1619" w:type="pct"/>
            <w:gridSpan w:val="3"/>
            <w:tcBorders>
              <w:top w:val="single" w:sz="4" w:space="0" w:color="auto"/>
              <w:left w:val="single" w:sz="4" w:space="0" w:color="auto"/>
              <w:bottom w:val="single" w:sz="4" w:space="0" w:color="auto"/>
              <w:right w:val="single" w:sz="4" w:space="0" w:color="auto"/>
            </w:tcBorders>
            <w:hideMark/>
          </w:tcPr>
          <w:p w14:paraId="7FDC3AF8" w14:textId="77777777" w:rsidR="004A3F59" w:rsidRPr="0073594C" w:rsidRDefault="004A3F59" w:rsidP="005A4037">
            <w:pPr>
              <w:keepNext/>
              <w:keepLines/>
              <w:spacing w:after="0"/>
              <w:jc w:val="center"/>
              <w:rPr>
                <w:rFonts w:ascii="Arial" w:hAnsi="Arial"/>
                <w:b/>
                <w:color w:val="000000"/>
                <w:sz w:val="18"/>
              </w:rPr>
            </w:pPr>
            <w:r w:rsidRPr="0073594C">
              <w:rPr>
                <w:rFonts w:ascii="Arial" w:hAnsi="Arial"/>
                <w:b/>
                <w:color w:val="000000"/>
                <w:sz w:val="18"/>
              </w:rPr>
              <w:t>F</w:t>
            </w:r>
            <w:r w:rsidRPr="0073594C">
              <w:rPr>
                <w:rFonts w:ascii="Arial" w:hAnsi="Arial"/>
                <w:b/>
                <w:color w:val="000000"/>
                <w:sz w:val="18"/>
                <w:vertAlign w:val="subscript"/>
              </w:rPr>
              <w:t>DL_low</w:t>
            </w:r>
            <w:r w:rsidRPr="0073594C">
              <w:rPr>
                <w:rFonts w:ascii="Arial" w:hAnsi="Arial"/>
                <w:b/>
                <w:color w:val="000000"/>
                <w:sz w:val="18"/>
              </w:rPr>
              <w:t xml:space="preserve">  –  F</w:t>
            </w:r>
            <w:r w:rsidRPr="0073594C">
              <w:rPr>
                <w:rFonts w:ascii="Arial" w:hAnsi="Arial"/>
                <w:b/>
                <w:color w:val="000000"/>
                <w:sz w:val="18"/>
                <w:vertAlign w:val="subscript"/>
              </w:rPr>
              <w:t>DL_high</w:t>
            </w:r>
          </w:p>
        </w:tc>
        <w:tc>
          <w:tcPr>
            <w:tcW w:w="470" w:type="pct"/>
            <w:vMerge/>
            <w:tcBorders>
              <w:top w:val="single" w:sz="4" w:space="0" w:color="auto"/>
              <w:left w:val="single" w:sz="4" w:space="0" w:color="auto"/>
              <w:bottom w:val="single" w:sz="4" w:space="0" w:color="auto"/>
              <w:right w:val="single" w:sz="4" w:space="0" w:color="auto"/>
            </w:tcBorders>
            <w:vAlign w:val="center"/>
            <w:hideMark/>
          </w:tcPr>
          <w:p w14:paraId="3ECF291D" w14:textId="77777777" w:rsidR="004A3F59" w:rsidRPr="0073594C" w:rsidRDefault="004A3F59" w:rsidP="005A4037">
            <w:pPr>
              <w:spacing w:after="0"/>
              <w:rPr>
                <w:rFonts w:ascii="Arial" w:hAnsi="Arial"/>
                <w:b/>
                <w:color w:val="000000"/>
                <w:sz w:val="18"/>
              </w:rPr>
            </w:pPr>
          </w:p>
        </w:tc>
      </w:tr>
      <w:tr w:rsidR="004A3F59" w:rsidRPr="0073594C" w14:paraId="4803B907" w14:textId="77777777" w:rsidTr="005A4037">
        <w:trPr>
          <w:trHeight w:val="225"/>
          <w:jc w:val="center"/>
        </w:trPr>
        <w:tc>
          <w:tcPr>
            <w:tcW w:w="811" w:type="pct"/>
            <w:vMerge w:val="restart"/>
            <w:tcBorders>
              <w:top w:val="single" w:sz="4" w:space="0" w:color="auto"/>
              <w:left w:val="single" w:sz="4" w:space="0" w:color="auto"/>
              <w:bottom w:val="single" w:sz="4" w:space="0" w:color="auto"/>
              <w:right w:val="single" w:sz="4" w:space="0" w:color="auto"/>
            </w:tcBorders>
            <w:vAlign w:val="center"/>
            <w:hideMark/>
          </w:tcPr>
          <w:p w14:paraId="585BFC68" w14:textId="77777777" w:rsidR="004A3F59" w:rsidRPr="0073594C" w:rsidRDefault="004A3F59" w:rsidP="005A4037">
            <w:pPr>
              <w:keepNext/>
              <w:keepLines/>
              <w:spacing w:after="0"/>
              <w:jc w:val="center"/>
              <w:rPr>
                <w:rFonts w:ascii="Arial" w:hAnsi="Arial"/>
                <w:color w:val="000000"/>
                <w:sz w:val="18"/>
                <w:lang w:eastAsia="zh-CN"/>
              </w:rPr>
            </w:pPr>
            <w:r w:rsidRPr="0073594C">
              <w:rPr>
                <w:rFonts w:ascii="Arial" w:eastAsia="宋体" w:hAnsi="Arial"/>
                <w:color w:val="000000"/>
                <w:sz w:val="18"/>
                <w:lang w:eastAsia="zh-CN"/>
              </w:rPr>
              <w:t>CA_n</w:t>
            </w:r>
            <w:r>
              <w:rPr>
                <w:rFonts w:ascii="Arial" w:eastAsia="宋体" w:hAnsi="Arial"/>
                <w:color w:val="000000"/>
                <w:sz w:val="18"/>
                <w:lang w:eastAsia="zh-CN"/>
              </w:rPr>
              <w:t>1</w:t>
            </w:r>
            <w:r w:rsidRPr="0073594C">
              <w:rPr>
                <w:rFonts w:ascii="Arial" w:eastAsia="宋体" w:hAnsi="Arial"/>
                <w:color w:val="000000"/>
                <w:sz w:val="18"/>
                <w:lang w:eastAsia="zh-CN"/>
              </w:rPr>
              <w:t>-n</w:t>
            </w:r>
            <w:r>
              <w:rPr>
                <w:rFonts w:ascii="Arial" w:eastAsia="宋体" w:hAnsi="Arial"/>
                <w:color w:val="000000"/>
                <w:sz w:val="18"/>
                <w:lang w:eastAsia="zh-CN"/>
              </w:rPr>
              <w:t>78</w:t>
            </w:r>
            <w:r w:rsidRPr="0073594C">
              <w:rPr>
                <w:rFonts w:ascii="Arial" w:eastAsia="宋体" w:hAnsi="Arial"/>
                <w:color w:val="000000"/>
                <w:sz w:val="18"/>
                <w:lang w:eastAsia="zh-CN"/>
              </w:rPr>
              <w:t>-n</w:t>
            </w:r>
            <w:r>
              <w:rPr>
                <w:rFonts w:ascii="Arial" w:eastAsia="宋体" w:hAnsi="Arial"/>
                <w:color w:val="000000"/>
                <w:sz w:val="18"/>
                <w:lang w:eastAsia="zh-CN"/>
              </w:rPr>
              <w:t>105</w:t>
            </w:r>
          </w:p>
        </w:tc>
        <w:tc>
          <w:tcPr>
            <w:tcW w:w="590" w:type="pct"/>
            <w:tcBorders>
              <w:top w:val="single" w:sz="4" w:space="0" w:color="auto"/>
              <w:left w:val="single" w:sz="4" w:space="0" w:color="auto"/>
              <w:bottom w:val="single" w:sz="4" w:space="0" w:color="auto"/>
              <w:right w:val="single" w:sz="4" w:space="0" w:color="auto"/>
            </w:tcBorders>
            <w:vAlign w:val="center"/>
            <w:hideMark/>
          </w:tcPr>
          <w:p w14:paraId="5BEEFF11" w14:textId="77777777" w:rsidR="004A3F59" w:rsidRPr="0073594C" w:rsidRDefault="004A3F59" w:rsidP="005A4037">
            <w:pPr>
              <w:keepNext/>
              <w:keepLines/>
              <w:spacing w:after="0"/>
              <w:jc w:val="center"/>
              <w:rPr>
                <w:rFonts w:ascii="Arial" w:hAnsi="Arial"/>
                <w:color w:val="000000"/>
                <w:sz w:val="18"/>
              </w:rPr>
            </w:pPr>
            <w:r>
              <w:rPr>
                <w:rFonts w:ascii="Arial" w:hAnsi="Arial" w:cs="Arial"/>
                <w:color w:val="000000"/>
                <w:sz w:val="18"/>
                <w:szCs w:val="18"/>
              </w:rPr>
              <w:t>n1</w:t>
            </w:r>
          </w:p>
        </w:tc>
        <w:tc>
          <w:tcPr>
            <w:tcW w:w="670" w:type="pct"/>
            <w:tcBorders>
              <w:top w:val="single" w:sz="4" w:space="0" w:color="auto"/>
              <w:left w:val="single" w:sz="4" w:space="0" w:color="auto"/>
              <w:bottom w:val="single" w:sz="4" w:space="0" w:color="auto"/>
              <w:right w:val="single" w:sz="4" w:space="0" w:color="auto"/>
            </w:tcBorders>
            <w:vAlign w:val="center"/>
            <w:hideMark/>
          </w:tcPr>
          <w:p w14:paraId="7ABC0E7B" w14:textId="77777777" w:rsidR="004A3F59" w:rsidRPr="0073594C" w:rsidRDefault="004A3F59" w:rsidP="005A4037">
            <w:pPr>
              <w:keepNext/>
              <w:keepLines/>
              <w:spacing w:after="0"/>
              <w:jc w:val="right"/>
              <w:rPr>
                <w:rFonts w:ascii="Arial" w:hAnsi="Arial" w:cs="Arial"/>
                <w:color w:val="000000"/>
                <w:sz w:val="18"/>
                <w:lang w:eastAsia="zh-CN"/>
              </w:rPr>
            </w:pPr>
            <w:r>
              <w:rPr>
                <w:rFonts w:ascii="Arial" w:hAnsi="Arial" w:cs="Arial"/>
                <w:color w:val="000000"/>
                <w:sz w:val="18"/>
                <w:szCs w:val="18"/>
              </w:rPr>
              <w:t>1920 MHz</w:t>
            </w:r>
          </w:p>
        </w:tc>
        <w:tc>
          <w:tcPr>
            <w:tcW w:w="175" w:type="pct"/>
            <w:tcBorders>
              <w:top w:val="single" w:sz="4" w:space="0" w:color="auto"/>
              <w:left w:val="single" w:sz="4" w:space="0" w:color="auto"/>
              <w:bottom w:val="single" w:sz="4" w:space="0" w:color="auto"/>
              <w:right w:val="single" w:sz="4" w:space="0" w:color="auto"/>
            </w:tcBorders>
            <w:vAlign w:val="center"/>
            <w:hideMark/>
          </w:tcPr>
          <w:p w14:paraId="1B8486B0" w14:textId="77777777" w:rsidR="004A3F59" w:rsidRPr="0073594C" w:rsidRDefault="004A3F59" w:rsidP="005A4037">
            <w:pPr>
              <w:keepNext/>
              <w:keepLines/>
              <w:spacing w:after="0"/>
              <w:jc w:val="center"/>
              <w:rPr>
                <w:rFonts w:ascii="Arial" w:hAnsi="Arial" w:cs="Arial"/>
                <w:color w:val="000000"/>
                <w:sz w:val="18"/>
              </w:rPr>
            </w:pPr>
            <w:r>
              <w:rPr>
                <w:rFonts w:ascii="Arial" w:hAnsi="Arial" w:cs="Arial"/>
                <w:color w:val="000000"/>
                <w:sz w:val="18"/>
                <w:szCs w:val="18"/>
              </w:rPr>
              <w:t>–</w:t>
            </w:r>
          </w:p>
        </w:tc>
        <w:tc>
          <w:tcPr>
            <w:tcW w:w="664" w:type="pct"/>
            <w:tcBorders>
              <w:top w:val="single" w:sz="4" w:space="0" w:color="auto"/>
              <w:left w:val="single" w:sz="4" w:space="0" w:color="auto"/>
              <w:bottom w:val="single" w:sz="4" w:space="0" w:color="auto"/>
              <w:right w:val="single" w:sz="4" w:space="0" w:color="auto"/>
            </w:tcBorders>
            <w:vAlign w:val="center"/>
            <w:hideMark/>
          </w:tcPr>
          <w:p w14:paraId="462FC71C" w14:textId="77777777" w:rsidR="004A3F59" w:rsidRPr="0073594C" w:rsidRDefault="004A3F59" w:rsidP="005A4037">
            <w:pPr>
              <w:keepNext/>
              <w:keepLines/>
              <w:spacing w:after="0"/>
              <w:rPr>
                <w:rFonts w:ascii="Arial" w:hAnsi="Arial" w:cs="Arial"/>
                <w:color w:val="000000"/>
                <w:sz w:val="18"/>
                <w:lang w:eastAsia="zh-CN"/>
              </w:rPr>
            </w:pPr>
            <w:r>
              <w:rPr>
                <w:rFonts w:ascii="Arial" w:hAnsi="Arial" w:cs="Arial"/>
                <w:color w:val="000000"/>
                <w:sz w:val="18"/>
                <w:szCs w:val="18"/>
              </w:rPr>
              <w:t>1980 MHz</w:t>
            </w:r>
          </w:p>
        </w:tc>
        <w:tc>
          <w:tcPr>
            <w:tcW w:w="669" w:type="pct"/>
            <w:tcBorders>
              <w:top w:val="single" w:sz="4" w:space="0" w:color="auto"/>
              <w:left w:val="single" w:sz="4" w:space="0" w:color="auto"/>
              <w:bottom w:val="single" w:sz="4" w:space="0" w:color="auto"/>
              <w:right w:val="single" w:sz="4" w:space="0" w:color="auto"/>
            </w:tcBorders>
            <w:vAlign w:val="center"/>
            <w:hideMark/>
          </w:tcPr>
          <w:p w14:paraId="31F6475A" w14:textId="77777777" w:rsidR="004A3F59" w:rsidRPr="0073594C" w:rsidRDefault="004A3F59" w:rsidP="005A4037">
            <w:pPr>
              <w:keepNext/>
              <w:keepLines/>
              <w:spacing w:after="0"/>
              <w:jc w:val="right"/>
              <w:rPr>
                <w:rFonts w:ascii="Arial" w:hAnsi="Arial" w:cs="Arial"/>
                <w:color w:val="000000"/>
                <w:sz w:val="18"/>
                <w:lang w:eastAsia="zh-CN"/>
              </w:rPr>
            </w:pPr>
            <w:r>
              <w:rPr>
                <w:rFonts w:ascii="Arial" w:hAnsi="Arial" w:cs="Arial"/>
                <w:color w:val="000000"/>
                <w:sz w:val="18"/>
                <w:szCs w:val="18"/>
              </w:rPr>
              <w:t>2110 MHz</w:t>
            </w:r>
          </w:p>
        </w:tc>
        <w:tc>
          <w:tcPr>
            <w:tcW w:w="175" w:type="pct"/>
            <w:tcBorders>
              <w:top w:val="single" w:sz="4" w:space="0" w:color="auto"/>
              <w:left w:val="single" w:sz="4" w:space="0" w:color="auto"/>
              <w:bottom w:val="single" w:sz="4" w:space="0" w:color="auto"/>
              <w:right w:val="single" w:sz="4" w:space="0" w:color="auto"/>
            </w:tcBorders>
            <w:vAlign w:val="center"/>
            <w:hideMark/>
          </w:tcPr>
          <w:p w14:paraId="501C1ACA" w14:textId="77777777" w:rsidR="004A3F59" w:rsidRPr="0073594C" w:rsidRDefault="004A3F59" w:rsidP="005A4037">
            <w:pPr>
              <w:keepNext/>
              <w:keepLines/>
              <w:spacing w:after="0"/>
              <w:jc w:val="center"/>
              <w:rPr>
                <w:rFonts w:ascii="Arial" w:hAnsi="Arial" w:cs="Arial"/>
                <w:color w:val="000000"/>
                <w:sz w:val="18"/>
              </w:rPr>
            </w:pPr>
            <w:r>
              <w:rPr>
                <w:rFonts w:ascii="Arial" w:hAnsi="Arial" w:cs="Arial"/>
                <w:color w:val="000000"/>
                <w:sz w:val="18"/>
                <w:szCs w:val="18"/>
              </w:rPr>
              <w:t>–</w:t>
            </w:r>
          </w:p>
        </w:tc>
        <w:tc>
          <w:tcPr>
            <w:tcW w:w="775" w:type="pct"/>
            <w:tcBorders>
              <w:top w:val="single" w:sz="4" w:space="0" w:color="auto"/>
              <w:left w:val="single" w:sz="4" w:space="0" w:color="auto"/>
              <w:bottom w:val="single" w:sz="4" w:space="0" w:color="auto"/>
              <w:right w:val="single" w:sz="4" w:space="0" w:color="auto"/>
            </w:tcBorders>
            <w:vAlign w:val="center"/>
            <w:hideMark/>
          </w:tcPr>
          <w:p w14:paraId="613CA214" w14:textId="77777777" w:rsidR="004A3F59" w:rsidRPr="0073594C" w:rsidRDefault="004A3F59" w:rsidP="005A4037">
            <w:pPr>
              <w:keepNext/>
              <w:keepLines/>
              <w:spacing w:after="0"/>
              <w:rPr>
                <w:rFonts w:ascii="Arial" w:hAnsi="Arial" w:cs="Arial"/>
                <w:color w:val="000000"/>
                <w:sz w:val="18"/>
                <w:lang w:eastAsia="zh-CN"/>
              </w:rPr>
            </w:pPr>
            <w:r>
              <w:rPr>
                <w:rFonts w:ascii="Arial" w:hAnsi="Arial" w:cs="Arial"/>
                <w:color w:val="000000"/>
                <w:sz w:val="18"/>
                <w:szCs w:val="18"/>
              </w:rPr>
              <w:t>2170 MHz</w:t>
            </w:r>
          </w:p>
        </w:tc>
        <w:tc>
          <w:tcPr>
            <w:tcW w:w="470" w:type="pct"/>
            <w:tcBorders>
              <w:top w:val="single" w:sz="4" w:space="0" w:color="auto"/>
              <w:left w:val="single" w:sz="4" w:space="0" w:color="auto"/>
              <w:bottom w:val="single" w:sz="4" w:space="0" w:color="auto"/>
              <w:right w:val="single" w:sz="4" w:space="0" w:color="auto"/>
            </w:tcBorders>
            <w:vAlign w:val="center"/>
            <w:hideMark/>
          </w:tcPr>
          <w:p w14:paraId="6E22CC47" w14:textId="77777777" w:rsidR="004A3F59" w:rsidRPr="0073594C" w:rsidRDefault="004A3F59" w:rsidP="005A4037">
            <w:pPr>
              <w:keepNext/>
              <w:keepLines/>
              <w:spacing w:after="0"/>
              <w:jc w:val="center"/>
              <w:rPr>
                <w:rFonts w:ascii="Arial" w:hAnsi="Arial"/>
                <w:color w:val="000000"/>
                <w:sz w:val="18"/>
                <w:lang w:eastAsia="zh-CN"/>
              </w:rPr>
            </w:pPr>
            <w:r>
              <w:rPr>
                <w:rFonts w:ascii="Arial" w:hAnsi="Arial" w:cs="Arial"/>
                <w:color w:val="000000"/>
                <w:sz w:val="18"/>
                <w:szCs w:val="18"/>
              </w:rPr>
              <w:t>FDD</w:t>
            </w:r>
          </w:p>
        </w:tc>
      </w:tr>
      <w:tr w:rsidR="004A3F59" w:rsidRPr="0073594C" w14:paraId="4E88120C" w14:textId="77777777" w:rsidTr="005A4037">
        <w:trPr>
          <w:trHeight w:val="225"/>
          <w:jc w:val="center"/>
        </w:trPr>
        <w:tc>
          <w:tcPr>
            <w:tcW w:w="811" w:type="pct"/>
            <w:vMerge/>
            <w:tcBorders>
              <w:top w:val="single" w:sz="4" w:space="0" w:color="auto"/>
              <w:left w:val="single" w:sz="4" w:space="0" w:color="auto"/>
              <w:bottom w:val="single" w:sz="4" w:space="0" w:color="auto"/>
              <w:right w:val="single" w:sz="4" w:space="0" w:color="auto"/>
            </w:tcBorders>
            <w:vAlign w:val="center"/>
            <w:hideMark/>
          </w:tcPr>
          <w:p w14:paraId="51DE177C" w14:textId="77777777" w:rsidR="004A3F59" w:rsidRPr="0073594C" w:rsidRDefault="004A3F59" w:rsidP="005A4037">
            <w:pPr>
              <w:spacing w:after="0"/>
              <w:rPr>
                <w:rFonts w:ascii="Arial" w:hAnsi="Arial"/>
                <w:color w:val="000000"/>
                <w:sz w:val="18"/>
                <w:lang w:eastAsia="zh-CN"/>
              </w:rPr>
            </w:pPr>
          </w:p>
        </w:tc>
        <w:tc>
          <w:tcPr>
            <w:tcW w:w="590" w:type="pct"/>
            <w:tcBorders>
              <w:top w:val="single" w:sz="4" w:space="0" w:color="auto"/>
              <w:left w:val="single" w:sz="4" w:space="0" w:color="auto"/>
              <w:bottom w:val="single" w:sz="4" w:space="0" w:color="auto"/>
              <w:right w:val="single" w:sz="4" w:space="0" w:color="auto"/>
            </w:tcBorders>
            <w:vAlign w:val="center"/>
          </w:tcPr>
          <w:p w14:paraId="5037D6FF" w14:textId="77777777" w:rsidR="004A3F59" w:rsidRPr="0073594C" w:rsidRDefault="004A3F59" w:rsidP="005A4037">
            <w:pPr>
              <w:keepNext/>
              <w:keepLines/>
              <w:spacing w:after="0"/>
              <w:jc w:val="center"/>
              <w:rPr>
                <w:rFonts w:ascii="Arial" w:hAnsi="Arial"/>
                <w:color w:val="000000"/>
                <w:sz w:val="18"/>
              </w:rPr>
            </w:pPr>
            <w:r>
              <w:rPr>
                <w:rFonts w:ascii="Arial" w:hAnsi="Arial" w:cs="Arial"/>
                <w:color w:val="000000"/>
                <w:sz w:val="18"/>
                <w:szCs w:val="18"/>
              </w:rPr>
              <w:t>n78</w:t>
            </w:r>
          </w:p>
        </w:tc>
        <w:tc>
          <w:tcPr>
            <w:tcW w:w="670" w:type="pct"/>
            <w:tcBorders>
              <w:top w:val="single" w:sz="4" w:space="0" w:color="auto"/>
              <w:left w:val="single" w:sz="4" w:space="0" w:color="auto"/>
              <w:bottom w:val="single" w:sz="4" w:space="0" w:color="auto"/>
              <w:right w:val="single" w:sz="4" w:space="0" w:color="auto"/>
            </w:tcBorders>
            <w:vAlign w:val="center"/>
          </w:tcPr>
          <w:p w14:paraId="093FE482" w14:textId="77777777" w:rsidR="004A3F59" w:rsidRPr="0073594C" w:rsidRDefault="004A3F59" w:rsidP="005A4037">
            <w:pPr>
              <w:keepNext/>
              <w:keepLines/>
              <w:spacing w:after="0"/>
              <w:jc w:val="right"/>
              <w:rPr>
                <w:rFonts w:ascii="Arial" w:hAnsi="Arial" w:cs="Arial"/>
                <w:color w:val="000000"/>
                <w:sz w:val="18"/>
                <w:lang w:eastAsia="zh-CN"/>
              </w:rPr>
            </w:pPr>
            <w:r>
              <w:rPr>
                <w:rFonts w:ascii="Arial" w:hAnsi="Arial" w:cs="Arial"/>
                <w:color w:val="000000"/>
                <w:sz w:val="18"/>
                <w:szCs w:val="18"/>
              </w:rPr>
              <w:t>3300 MHz</w:t>
            </w:r>
          </w:p>
        </w:tc>
        <w:tc>
          <w:tcPr>
            <w:tcW w:w="175" w:type="pct"/>
            <w:tcBorders>
              <w:top w:val="single" w:sz="4" w:space="0" w:color="auto"/>
              <w:left w:val="single" w:sz="4" w:space="0" w:color="auto"/>
              <w:bottom w:val="single" w:sz="4" w:space="0" w:color="auto"/>
              <w:right w:val="single" w:sz="4" w:space="0" w:color="auto"/>
            </w:tcBorders>
            <w:vAlign w:val="center"/>
          </w:tcPr>
          <w:p w14:paraId="732E09F8" w14:textId="77777777" w:rsidR="004A3F59" w:rsidRPr="0073594C" w:rsidRDefault="004A3F59" w:rsidP="005A4037">
            <w:pPr>
              <w:keepNext/>
              <w:keepLines/>
              <w:spacing w:after="0"/>
              <w:jc w:val="center"/>
              <w:rPr>
                <w:rFonts w:ascii="Arial" w:hAnsi="Arial" w:cs="Arial"/>
                <w:color w:val="000000"/>
                <w:sz w:val="18"/>
              </w:rPr>
            </w:pPr>
            <w:r>
              <w:rPr>
                <w:rFonts w:ascii="Arial" w:hAnsi="Arial" w:cs="Arial"/>
                <w:color w:val="000000"/>
                <w:sz w:val="18"/>
                <w:szCs w:val="18"/>
              </w:rPr>
              <w:t>–</w:t>
            </w:r>
          </w:p>
        </w:tc>
        <w:tc>
          <w:tcPr>
            <w:tcW w:w="664" w:type="pct"/>
            <w:tcBorders>
              <w:top w:val="single" w:sz="4" w:space="0" w:color="auto"/>
              <w:left w:val="single" w:sz="4" w:space="0" w:color="auto"/>
              <w:bottom w:val="single" w:sz="4" w:space="0" w:color="auto"/>
              <w:right w:val="single" w:sz="4" w:space="0" w:color="auto"/>
            </w:tcBorders>
            <w:vAlign w:val="center"/>
          </w:tcPr>
          <w:p w14:paraId="48415885" w14:textId="77777777" w:rsidR="004A3F59" w:rsidRPr="0073594C" w:rsidRDefault="004A3F59" w:rsidP="005A4037">
            <w:pPr>
              <w:keepNext/>
              <w:keepLines/>
              <w:spacing w:after="0"/>
              <w:rPr>
                <w:rFonts w:ascii="Arial" w:hAnsi="Arial" w:cs="Arial"/>
                <w:color w:val="000000"/>
                <w:sz w:val="18"/>
                <w:lang w:eastAsia="zh-CN"/>
              </w:rPr>
            </w:pPr>
            <w:r>
              <w:rPr>
                <w:rFonts w:ascii="Arial" w:hAnsi="Arial" w:cs="Arial"/>
                <w:color w:val="000000"/>
                <w:sz w:val="18"/>
                <w:szCs w:val="18"/>
              </w:rPr>
              <w:t>3800 MHz</w:t>
            </w:r>
          </w:p>
        </w:tc>
        <w:tc>
          <w:tcPr>
            <w:tcW w:w="669" w:type="pct"/>
            <w:tcBorders>
              <w:top w:val="single" w:sz="4" w:space="0" w:color="auto"/>
              <w:left w:val="single" w:sz="4" w:space="0" w:color="auto"/>
              <w:bottom w:val="single" w:sz="4" w:space="0" w:color="auto"/>
              <w:right w:val="single" w:sz="4" w:space="0" w:color="auto"/>
            </w:tcBorders>
            <w:vAlign w:val="center"/>
          </w:tcPr>
          <w:p w14:paraId="0DEDAFAD" w14:textId="77777777" w:rsidR="004A3F59" w:rsidRPr="0073594C" w:rsidRDefault="004A3F59" w:rsidP="005A4037">
            <w:pPr>
              <w:keepNext/>
              <w:keepLines/>
              <w:spacing w:after="0"/>
              <w:jc w:val="right"/>
              <w:rPr>
                <w:rFonts w:ascii="Arial" w:hAnsi="Arial" w:cs="Arial"/>
                <w:color w:val="000000"/>
                <w:sz w:val="18"/>
                <w:lang w:eastAsia="zh-CN"/>
              </w:rPr>
            </w:pPr>
            <w:r>
              <w:rPr>
                <w:rFonts w:ascii="Arial" w:hAnsi="Arial" w:cs="Arial"/>
                <w:color w:val="000000"/>
                <w:sz w:val="18"/>
                <w:szCs w:val="18"/>
              </w:rPr>
              <w:t>3300 MHz</w:t>
            </w:r>
          </w:p>
        </w:tc>
        <w:tc>
          <w:tcPr>
            <w:tcW w:w="175" w:type="pct"/>
            <w:tcBorders>
              <w:top w:val="single" w:sz="4" w:space="0" w:color="auto"/>
              <w:left w:val="single" w:sz="4" w:space="0" w:color="auto"/>
              <w:bottom w:val="single" w:sz="4" w:space="0" w:color="auto"/>
              <w:right w:val="single" w:sz="4" w:space="0" w:color="auto"/>
            </w:tcBorders>
            <w:vAlign w:val="center"/>
          </w:tcPr>
          <w:p w14:paraId="72792CA7" w14:textId="77777777" w:rsidR="004A3F59" w:rsidRPr="0073594C" w:rsidRDefault="004A3F59" w:rsidP="005A4037">
            <w:pPr>
              <w:keepNext/>
              <w:keepLines/>
              <w:spacing w:after="0"/>
              <w:jc w:val="right"/>
              <w:rPr>
                <w:rFonts w:ascii="Arial" w:hAnsi="Arial" w:cs="Arial"/>
                <w:color w:val="000000"/>
                <w:sz w:val="18"/>
                <w:lang w:eastAsia="zh-CN"/>
              </w:rPr>
            </w:pPr>
            <w:r>
              <w:rPr>
                <w:rFonts w:ascii="Arial" w:hAnsi="Arial" w:cs="Arial"/>
                <w:color w:val="000000"/>
                <w:sz w:val="18"/>
                <w:szCs w:val="18"/>
              </w:rPr>
              <w:t>–</w:t>
            </w:r>
          </w:p>
        </w:tc>
        <w:tc>
          <w:tcPr>
            <w:tcW w:w="775" w:type="pct"/>
            <w:tcBorders>
              <w:top w:val="single" w:sz="4" w:space="0" w:color="auto"/>
              <w:left w:val="single" w:sz="4" w:space="0" w:color="auto"/>
              <w:bottom w:val="single" w:sz="4" w:space="0" w:color="auto"/>
              <w:right w:val="single" w:sz="4" w:space="0" w:color="auto"/>
            </w:tcBorders>
            <w:vAlign w:val="center"/>
          </w:tcPr>
          <w:p w14:paraId="2DB2F456" w14:textId="77777777" w:rsidR="004A3F59" w:rsidRPr="0073594C" w:rsidRDefault="004A3F59" w:rsidP="005A4037">
            <w:pPr>
              <w:keepNext/>
              <w:keepLines/>
              <w:spacing w:after="0"/>
              <w:rPr>
                <w:rFonts w:ascii="Arial" w:hAnsi="Arial" w:cs="Arial"/>
                <w:color w:val="000000"/>
                <w:sz w:val="18"/>
                <w:lang w:eastAsia="zh-CN"/>
              </w:rPr>
            </w:pPr>
            <w:r>
              <w:rPr>
                <w:rFonts w:ascii="Arial" w:hAnsi="Arial" w:cs="Arial"/>
                <w:color w:val="000000"/>
                <w:sz w:val="18"/>
                <w:szCs w:val="18"/>
              </w:rPr>
              <w:t>3800 MHz</w:t>
            </w:r>
          </w:p>
        </w:tc>
        <w:tc>
          <w:tcPr>
            <w:tcW w:w="470" w:type="pct"/>
            <w:tcBorders>
              <w:top w:val="single" w:sz="4" w:space="0" w:color="auto"/>
              <w:left w:val="single" w:sz="4" w:space="0" w:color="auto"/>
              <w:bottom w:val="single" w:sz="4" w:space="0" w:color="auto"/>
              <w:right w:val="single" w:sz="4" w:space="0" w:color="auto"/>
            </w:tcBorders>
            <w:vAlign w:val="center"/>
          </w:tcPr>
          <w:p w14:paraId="45544FD9" w14:textId="77777777" w:rsidR="004A3F59" w:rsidRPr="0073594C" w:rsidRDefault="004A3F59" w:rsidP="005A4037">
            <w:pPr>
              <w:keepNext/>
              <w:keepLines/>
              <w:spacing w:after="0"/>
              <w:jc w:val="center"/>
              <w:rPr>
                <w:rFonts w:ascii="Arial" w:hAnsi="Arial"/>
                <w:color w:val="000000"/>
                <w:sz w:val="18"/>
                <w:lang w:eastAsia="zh-CN"/>
              </w:rPr>
            </w:pPr>
            <w:r>
              <w:rPr>
                <w:rFonts w:ascii="Arial" w:hAnsi="Arial" w:cs="Arial"/>
                <w:color w:val="000000"/>
                <w:sz w:val="18"/>
                <w:szCs w:val="18"/>
              </w:rPr>
              <w:t>TDD</w:t>
            </w:r>
          </w:p>
        </w:tc>
      </w:tr>
      <w:tr w:rsidR="004A3F59" w:rsidRPr="0073594C" w14:paraId="71598B69" w14:textId="77777777" w:rsidTr="005A4037">
        <w:trPr>
          <w:trHeight w:val="225"/>
          <w:jc w:val="center"/>
        </w:trPr>
        <w:tc>
          <w:tcPr>
            <w:tcW w:w="811" w:type="pct"/>
            <w:vMerge/>
            <w:tcBorders>
              <w:top w:val="single" w:sz="4" w:space="0" w:color="auto"/>
              <w:left w:val="single" w:sz="4" w:space="0" w:color="auto"/>
              <w:bottom w:val="single" w:sz="4" w:space="0" w:color="auto"/>
              <w:right w:val="single" w:sz="4" w:space="0" w:color="auto"/>
            </w:tcBorders>
            <w:vAlign w:val="center"/>
            <w:hideMark/>
          </w:tcPr>
          <w:p w14:paraId="55292482" w14:textId="77777777" w:rsidR="004A3F59" w:rsidRPr="0073594C" w:rsidRDefault="004A3F59" w:rsidP="005A4037">
            <w:pPr>
              <w:spacing w:after="0"/>
              <w:rPr>
                <w:rFonts w:ascii="Arial" w:hAnsi="Arial"/>
                <w:color w:val="000000"/>
                <w:sz w:val="18"/>
                <w:lang w:eastAsia="zh-CN"/>
              </w:rPr>
            </w:pPr>
          </w:p>
        </w:tc>
        <w:tc>
          <w:tcPr>
            <w:tcW w:w="590" w:type="pct"/>
            <w:tcBorders>
              <w:top w:val="single" w:sz="4" w:space="0" w:color="auto"/>
              <w:left w:val="single" w:sz="4" w:space="0" w:color="auto"/>
              <w:bottom w:val="single" w:sz="4" w:space="0" w:color="auto"/>
              <w:right w:val="single" w:sz="4" w:space="0" w:color="auto"/>
            </w:tcBorders>
            <w:vAlign w:val="center"/>
          </w:tcPr>
          <w:p w14:paraId="266A7A60" w14:textId="77777777" w:rsidR="004A3F59" w:rsidRPr="0073594C" w:rsidRDefault="004A3F59" w:rsidP="005A4037">
            <w:pPr>
              <w:keepNext/>
              <w:keepLines/>
              <w:spacing w:after="0"/>
              <w:jc w:val="center"/>
              <w:rPr>
                <w:rFonts w:ascii="Arial" w:hAnsi="Arial"/>
                <w:color w:val="000000"/>
                <w:sz w:val="18"/>
                <w:lang w:eastAsia="zh-CN"/>
              </w:rPr>
            </w:pPr>
            <w:r>
              <w:rPr>
                <w:rFonts w:ascii="Arial" w:hAnsi="Arial" w:cs="Arial"/>
                <w:color w:val="000000"/>
                <w:sz w:val="18"/>
                <w:szCs w:val="18"/>
              </w:rPr>
              <w:t>n105</w:t>
            </w:r>
          </w:p>
        </w:tc>
        <w:tc>
          <w:tcPr>
            <w:tcW w:w="670" w:type="pct"/>
            <w:tcBorders>
              <w:top w:val="single" w:sz="4" w:space="0" w:color="auto"/>
              <w:left w:val="single" w:sz="4" w:space="0" w:color="auto"/>
              <w:bottom w:val="single" w:sz="4" w:space="0" w:color="auto"/>
              <w:right w:val="single" w:sz="4" w:space="0" w:color="auto"/>
            </w:tcBorders>
            <w:vAlign w:val="center"/>
          </w:tcPr>
          <w:p w14:paraId="5DE584F9" w14:textId="77777777" w:rsidR="004A3F59" w:rsidRPr="0073594C" w:rsidRDefault="004A3F59" w:rsidP="005A4037">
            <w:pPr>
              <w:keepNext/>
              <w:keepLines/>
              <w:spacing w:after="0"/>
              <w:jc w:val="right"/>
              <w:rPr>
                <w:rFonts w:ascii="Arial" w:hAnsi="Arial" w:cs="Arial"/>
                <w:color w:val="000000"/>
                <w:sz w:val="18"/>
                <w:lang w:eastAsia="zh-CN"/>
              </w:rPr>
            </w:pPr>
            <w:r>
              <w:rPr>
                <w:rFonts w:ascii="Arial" w:hAnsi="Arial" w:cs="Arial"/>
                <w:color w:val="000000"/>
                <w:sz w:val="18"/>
                <w:szCs w:val="18"/>
              </w:rPr>
              <w:t>663 MHz</w:t>
            </w:r>
          </w:p>
        </w:tc>
        <w:tc>
          <w:tcPr>
            <w:tcW w:w="175" w:type="pct"/>
            <w:tcBorders>
              <w:top w:val="single" w:sz="4" w:space="0" w:color="auto"/>
              <w:left w:val="single" w:sz="4" w:space="0" w:color="auto"/>
              <w:bottom w:val="single" w:sz="4" w:space="0" w:color="auto"/>
              <w:right w:val="single" w:sz="4" w:space="0" w:color="auto"/>
            </w:tcBorders>
            <w:vAlign w:val="center"/>
          </w:tcPr>
          <w:p w14:paraId="492B24F7" w14:textId="77777777" w:rsidR="004A3F59" w:rsidRPr="0073594C" w:rsidRDefault="004A3F59" w:rsidP="005A4037">
            <w:pPr>
              <w:keepNext/>
              <w:keepLines/>
              <w:spacing w:after="0"/>
              <w:jc w:val="center"/>
              <w:rPr>
                <w:rFonts w:ascii="Arial" w:hAnsi="Arial" w:cs="Arial"/>
                <w:color w:val="000000"/>
                <w:sz w:val="18"/>
              </w:rPr>
            </w:pPr>
            <w:r>
              <w:rPr>
                <w:rFonts w:ascii="Arial" w:hAnsi="Arial" w:cs="Arial"/>
                <w:color w:val="000000"/>
                <w:sz w:val="18"/>
                <w:szCs w:val="18"/>
              </w:rPr>
              <w:t>–</w:t>
            </w:r>
          </w:p>
        </w:tc>
        <w:tc>
          <w:tcPr>
            <w:tcW w:w="664" w:type="pct"/>
            <w:tcBorders>
              <w:top w:val="single" w:sz="4" w:space="0" w:color="auto"/>
              <w:left w:val="single" w:sz="4" w:space="0" w:color="auto"/>
              <w:bottom w:val="single" w:sz="4" w:space="0" w:color="auto"/>
              <w:right w:val="single" w:sz="4" w:space="0" w:color="auto"/>
            </w:tcBorders>
            <w:vAlign w:val="center"/>
          </w:tcPr>
          <w:p w14:paraId="1735EFC6" w14:textId="77777777" w:rsidR="004A3F59" w:rsidRPr="0073594C" w:rsidRDefault="004A3F59" w:rsidP="005A4037">
            <w:pPr>
              <w:keepNext/>
              <w:keepLines/>
              <w:spacing w:after="0"/>
              <w:rPr>
                <w:rFonts w:ascii="Arial" w:hAnsi="Arial" w:cs="Arial"/>
                <w:color w:val="000000"/>
                <w:sz w:val="18"/>
                <w:lang w:eastAsia="zh-CN"/>
              </w:rPr>
            </w:pPr>
            <w:r>
              <w:rPr>
                <w:rFonts w:ascii="Arial" w:hAnsi="Arial" w:cs="Arial"/>
                <w:color w:val="000000"/>
                <w:sz w:val="18"/>
                <w:szCs w:val="18"/>
              </w:rPr>
              <w:t>703 MHz</w:t>
            </w:r>
          </w:p>
        </w:tc>
        <w:tc>
          <w:tcPr>
            <w:tcW w:w="669" w:type="pct"/>
            <w:tcBorders>
              <w:top w:val="single" w:sz="4" w:space="0" w:color="auto"/>
              <w:left w:val="single" w:sz="4" w:space="0" w:color="auto"/>
              <w:bottom w:val="single" w:sz="4" w:space="0" w:color="auto"/>
              <w:right w:val="single" w:sz="4" w:space="0" w:color="auto"/>
            </w:tcBorders>
            <w:vAlign w:val="center"/>
          </w:tcPr>
          <w:p w14:paraId="0B3C42D1" w14:textId="77777777" w:rsidR="004A3F59" w:rsidRPr="0073594C" w:rsidRDefault="004A3F59" w:rsidP="005A4037">
            <w:pPr>
              <w:keepNext/>
              <w:keepLines/>
              <w:spacing w:after="0"/>
              <w:jc w:val="right"/>
              <w:rPr>
                <w:rFonts w:ascii="Arial" w:hAnsi="Arial" w:cs="Arial"/>
                <w:color w:val="000000"/>
                <w:sz w:val="18"/>
                <w:lang w:eastAsia="zh-CN"/>
              </w:rPr>
            </w:pPr>
            <w:r>
              <w:rPr>
                <w:rFonts w:ascii="Arial" w:hAnsi="Arial" w:cs="Arial"/>
                <w:color w:val="000000"/>
                <w:sz w:val="18"/>
                <w:szCs w:val="18"/>
              </w:rPr>
              <w:t>612 MHz</w:t>
            </w:r>
          </w:p>
        </w:tc>
        <w:tc>
          <w:tcPr>
            <w:tcW w:w="175" w:type="pct"/>
            <w:tcBorders>
              <w:top w:val="single" w:sz="4" w:space="0" w:color="auto"/>
              <w:left w:val="single" w:sz="4" w:space="0" w:color="auto"/>
              <w:bottom w:val="single" w:sz="4" w:space="0" w:color="auto"/>
              <w:right w:val="single" w:sz="4" w:space="0" w:color="auto"/>
            </w:tcBorders>
            <w:vAlign w:val="center"/>
          </w:tcPr>
          <w:p w14:paraId="21DC1522" w14:textId="77777777" w:rsidR="004A3F59" w:rsidRPr="0073594C" w:rsidRDefault="004A3F59" w:rsidP="005A4037">
            <w:pPr>
              <w:keepNext/>
              <w:keepLines/>
              <w:spacing w:after="0"/>
              <w:jc w:val="center"/>
              <w:rPr>
                <w:rFonts w:ascii="Arial" w:hAnsi="Arial" w:cs="Arial"/>
                <w:color w:val="000000"/>
                <w:sz w:val="18"/>
              </w:rPr>
            </w:pPr>
            <w:r>
              <w:rPr>
                <w:rFonts w:ascii="Arial" w:hAnsi="Arial" w:cs="Arial"/>
                <w:color w:val="000000"/>
                <w:sz w:val="18"/>
                <w:szCs w:val="18"/>
              </w:rPr>
              <w:t>–</w:t>
            </w:r>
          </w:p>
        </w:tc>
        <w:tc>
          <w:tcPr>
            <w:tcW w:w="775" w:type="pct"/>
            <w:tcBorders>
              <w:top w:val="single" w:sz="4" w:space="0" w:color="auto"/>
              <w:left w:val="single" w:sz="4" w:space="0" w:color="auto"/>
              <w:bottom w:val="single" w:sz="4" w:space="0" w:color="auto"/>
              <w:right w:val="single" w:sz="4" w:space="0" w:color="auto"/>
            </w:tcBorders>
            <w:vAlign w:val="center"/>
          </w:tcPr>
          <w:p w14:paraId="13237E97" w14:textId="77777777" w:rsidR="004A3F59" w:rsidRPr="0073594C" w:rsidRDefault="004A3F59" w:rsidP="005A4037">
            <w:pPr>
              <w:keepNext/>
              <w:keepLines/>
              <w:spacing w:after="0"/>
              <w:rPr>
                <w:rFonts w:ascii="Arial" w:hAnsi="Arial" w:cs="Arial"/>
                <w:color w:val="000000"/>
                <w:sz w:val="18"/>
                <w:lang w:eastAsia="zh-CN"/>
              </w:rPr>
            </w:pPr>
            <w:r>
              <w:rPr>
                <w:rFonts w:ascii="Arial" w:hAnsi="Arial" w:cs="Arial"/>
                <w:color w:val="000000"/>
                <w:sz w:val="18"/>
                <w:szCs w:val="18"/>
              </w:rPr>
              <w:t>652 MHz</w:t>
            </w:r>
          </w:p>
        </w:tc>
        <w:tc>
          <w:tcPr>
            <w:tcW w:w="470" w:type="pct"/>
            <w:tcBorders>
              <w:top w:val="single" w:sz="4" w:space="0" w:color="auto"/>
              <w:left w:val="single" w:sz="4" w:space="0" w:color="auto"/>
              <w:bottom w:val="single" w:sz="4" w:space="0" w:color="auto"/>
              <w:right w:val="single" w:sz="4" w:space="0" w:color="auto"/>
            </w:tcBorders>
            <w:vAlign w:val="center"/>
          </w:tcPr>
          <w:p w14:paraId="53BC1409" w14:textId="77777777" w:rsidR="004A3F59" w:rsidRPr="0073594C" w:rsidRDefault="004A3F59" w:rsidP="005A4037">
            <w:pPr>
              <w:keepNext/>
              <w:keepLines/>
              <w:spacing w:after="0"/>
              <w:jc w:val="center"/>
              <w:rPr>
                <w:rFonts w:ascii="Arial" w:hAnsi="Arial" w:cs="Arial"/>
                <w:color w:val="000000"/>
                <w:sz w:val="18"/>
                <w:szCs w:val="18"/>
                <w:lang w:eastAsia="zh-CN"/>
              </w:rPr>
            </w:pPr>
            <w:r>
              <w:rPr>
                <w:rFonts w:ascii="Arial" w:hAnsi="Arial" w:cs="Arial"/>
                <w:color w:val="000000"/>
                <w:sz w:val="18"/>
                <w:szCs w:val="18"/>
              </w:rPr>
              <w:t>FDD</w:t>
            </w:r>
          </w:p>
        </w:tc>
      </w:tr>
    </w:tbl>
    <w:p w14:paraId="13463BCD" w14:textId="77777777" w:rsidR="004A3F59" w:rsidRPr="0073594C" w:rsidRDefault="004A3F59" w:rsidP="004A3F59">
      <w:pPr>
        <w:rPr>
          <w:lang w:eastAsia="ko-KR"/>
        </w:rPr>
      </w:pPr>
    </w:p>
    <w:p w14:paraId="0870D64E" w14:textId="18265AE0" w:rsidR="004A3F59" w:rsidRPr="006A0293" w:rsidRDefault="004A3F59" w:rsidP="004A3F59">
      <w:pPr>
        <w:pStyle w:val="41"/>
      </w:pPr>
      <w:bookmarkStart w:id="635" w:name="_Toc136288551"/>
      <w:r w:rsidRPr="006A0293">
        <w:t>5.</w:t>
      </w:r>
      <w:r w:rsidRPr="004A3F59">
        <w:t>60</w:t>
      </w:r>
      <w:r w:rsidRPr="0073594C">
        <w:rPr>
          <w:rFonts w:hint="eastAsia"/>
        </w:rPr>
        <w:t>.</w:t>
      </w:r>
      <w:r w:rsidRPr="0073594C">
        <w:t>1.2</w:t>
      </w:r>
      <w:r w:rsidRPr="0073594C">
        <w:tab/>
        <w:t xml:space="preserve">Channel bandwidths per operating band for </w:t>
      </w:r>
      <w:r w:rsidRPr="0073594C">
        <w:rPr>
          <w:rFonts w:hint="eastAsia"/>
        </w:rPr>
        <w:t>CA</w:t>
      </w:r>
      <w:bookmarkEnd w:id="635"/>
    </w:p>
    <w:p w14:paraId="6BDA35F7" w14:textId="48F2D4B7" w:rsidR="004A3F59" w:rsidRPr="0073594C" w:rsidRDefault="004A3F59" w:rsidP="004A3F59">
      <w:pPr>
        <w:pStyle w:val="TH"/>
        <w:rPr>
          <w:rFonts w:cs="Arial"/>
          <w:lang w:val="en-US" w:eastAsia="zh-CN"/>
        </w:rPr>
      </w:pPr>
      <w:r w:rsidRPr="0073594C">
        <w:rPr>
          <w:rFonts w:cs="Arial"/>
        </w:rPr>
        <w:t xml:space="preserve">Table </w:t>
      </w:r>
      <w:r>
        <w:rPr>
          <w:rFonts w:cs="Arial" w:hint="eastAsia"/>
          <w:lang w:val="en-US" w:eastAsia="zh-CN"/>
        </w:rPr>
        <w:t>5.</w:t>
      </w:r>
      <w:r>
        <w:rPr>
          <w:rFonts w:cs="Arial"/>
          <w:lang w:val="en-US" w:eastAsia="zh-CN"/>
        </w:rPr>
        <w:t>60</w:t>
      </w:r>
      <w:r w:rsidRPr="0073594C">
        <w:rPr>
          <w:rFonts w:cs="Arial"/>
          <w:lang w:eastAsia="zh-CN"/>
        </w:rPr>
        <w:t>.1.2</w:t>
      </w:r>
      <w:r w:rsidRPr="0073594C">
        <w:rPr>
          <w:rFonts w:cs="Arial"/>
        </w:rPr>
        <w:t xml:space="preserve">-1: Supported </w:t>
      </w:r>
      <w:r w:rsidRPr="0073594C">
        <w:rPr>
          <w:rFonts w:cs="Arial"/>
          <w:lang w:eastAsia="ja-JP"/>
        </w:rPr>
        <w:t>b</w:t>
      </w:r>
      <w:r w:rsidRPr="0073594C">
        <w:rPr>
          <w:rFonts w:cs="Arial"/>
        </w:rPr>
        <w:t xml:space="preserve">andwidths per </w:t>
      </w:r>
      <w:r w:rsidRPr="0073594C">
        <w:rPr>
          <w:rFonts w:cs="Arial"/>
          <w:lang w:val="en-US" w:eastAsia="zh-CN"/>
        </w:rPr>
        <w:t>CA</w:t>
      </w:r>
      <w:r w:rsidRPr="0073594C">
        <w:rPr>
          <w:rFonts w:cs="Arial"/>
          <w:lang w:eastAsia="zh-CN"/>
        </w:rPr>
        <w:t xml:space="preserve"> band combination of </w:t>
      </w:r>
      <w:r w:rsidRPr="0073594C">
        <w:rPr>
          <w:rFonts w:cs="Arial"/>
          <w:lang w:val="en-US" w:eastAsia="zh-CN"/>
        </w:rPr>
        <w:t>band n</w:t>
      </w:r>
      <w:r>
        <w:rPr>
          <w:rFonts w:cs="Arial"/>
          <w:lang w:val="en-US" w:eastAsia="zh-CN"/>
        </w:rPr>
        <w:t>1</w:t>
      </w:r>
      <w:r w:rsidRPr="0073594C">
        <w:rPr>
          <w:rFonts w:cs="Arial"/>
          <w:lang w:val="en-US" w:eastAsia="zh-CN"/>
        </w:rPr>
        <w:t>+n</w:t>
      </w:r>
      <w:r>
        <w:rPr>
          <w:rFonts w:cs="Arial"/>
          <w:lang w:val="en-US" w:eastAsia="zh-CN"/>
        </w:rPr>
        <w:t>78</w:t>
      </w:r>
      <w:r w:rsidRPr="0073594C">
        <w:rPr>
          <w:rFonts w:cs="Arial"/>
          <w:lang w:val="en-US" w:eastAsia="zh-CN"/>
        </w:rPr>
        <w:t>+n</w:t>
      </w:r>
      <w:r>
        <w:rPr>
          <w:rFonts w:cs="Arial"/>
          <w:lang w:val="en-US" w:eastAsia="zh-CN"/>
        </w:rPr>
        <w:t>105</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4A3F59" w:rsidRPr="0073594C" w14:paraId="1C1AF66D" w14:textId="77777777" w:rsidTr="005A4037">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2D553772" w14:textId="77777777" w:rsidR="004A3F59" w:rsidRPr="0073594C" w:rsidRDefault="004A3F59" w:rsidP="005A4037">
            <w:pPr>
              <w:pStyle w:val="TAH"/>
              <w:rPr>
                <w:szCs w:val="18"/>
                <w:lang w:eastAsia="zh-CN"/>
              </w:rPr>
            </w:pPr>
            <w:r w:rsidRPr="0073594C">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393CEDDA" w14:textId="77777777" w:rsidR="004A3F59" w:rsidRPr="0073594C" w:rsidRDefault="004A3F59" w:rsidP="005A4037">
            <w:pPr>
              <w:pStyle w:val="TAH"/>
              <w:rPr>
                <w:szCs w:val="18"/>
                <w:lang w:eastAsia="zh-CN"/>
              </w:rPr>
            </w:pPr>
            <w:r w:rsidRPr="0073594C">
              <w:t>Uplink CA configuration</w:t>
            </w:r>
            <w:r w:rsidRPr="0073594C">
              <w:rPr>
                <w:rFonts w:hint="eastAsia"/>
                <w:lang w:eastAsia="zh-CN"/>
              </w:rPr>
              <w:t xml:space="preserve"> </w:t>
            </w:r>
            <w:r w:rsidRPr="0073594C">
              <w:t>or single uplink carrier</w:t>
            </w:r>
          </w:p>
        </w:tc>
        <w:tc>
          <w:tcPr>
            <w:tcW w:w="730" w:type="dxa"/>
            <w:tcBorders>
              <w:left w:val="single" w:sz="4" w:space="0" w:color="auto"/>
              <w:right w:val="single" w:sz="4" w:space="0" w:color="auto"/>
            </w:tcBorders>
            <w:vAlign w:val="center"/>
          </w:tcPr>
          <w:p w14:paraId="717D8B13" w14:textId="77777777" w:rsidR="004A3F59" w:rsidRPr="0073594C" w:rsidRDefault="004A3F59" w:rsidP="005A4037">
            <w:pPr>
              <w:pStyle w:val="TAH"/>
              <w:rPr>
                <w:szCs w:val="18"/>
                <w:lang w:val="en-US" w:eastAsia="zh-CN"/>
              </w:rPr>
            </w:pPr>
            <w:r w:rsidRPr="0073594C">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84D51A8" w14:textId="77777777" w:rsidR="004A3F59" w:rsidRPr="0073594C" w:rsidRDefault="004A3F59" w:rsidP="005A4037">
            <w:pPr>
              <w:pStyle w:val="TAH"/>
              <w:rPr>
                <w:rFonts w:cs="Arial"/>
                <w:szCs w:val="18"/>
                <w:lang w:val="en-US" w:eastAsia="zh-CN" w:bidi="ar"/>
              </w:rPr>
            </w:pPr>
            <w:r w:rsidRPr="0073594C">
              <w:rPr>
                <w:rFonts w:hint="eastAsia"/>
                <w:lang w:eastAsia="zh-CN"/>
              </w:rPr>
              <w:t>C</w:t>
            </w:r>
            <w:r w:rsidRPr="0073594C">
              <w:rPr>
                <w:lang w:eastAsia="zh-CN"/>
              </w:rPr>
              <w:t xml:space="preserve">hannel bandwidth </w:t>
            </w:r>
            <w:r w:rsidRPr="0073594C">
              <w:rPr>
                <w:rFonts w:hint="eastAsia"/>
                <w:lang w:eastAsia="zh-CN"/>
              </w:rPr>
              <w:t>(</w:t>
            </w:r>
            <w:r w:rsidRPr="0073594C">
              <w:rPr>
                <w:lang w:eastAsia="zh-CN"/>
              </w:rPr>
              <w:t>MHz)</w:t>
            </w:r>
          </w:p>
        </w:tc>
        <w:tc>
          <w:tcPr>
            <w:tcW w:w="1360" w:type="dxa"/>
            <w:tcBorders>
              <w:left w:val="single" w:sz="4" w:space="0" w:color="auto"/>
              <w:bottom w:val="nil"/>
              <w:right w:val="single" w:sz="4" w:space="0" w:color="auto"/>
            </w:tcBorders>
            <w:shd w:val="clear" w:color="auto" w:fill="auto"/>
            <w:vAlign w:val="center"/>
          </w:tcPr>
          <w:p w14:paraId="4942A0AD" w14:textId="77777777" w:rsidR="004A3F59" w:rsidRPr="0073594C" w:rsidRDefault="004A3F59" w:rsidP="005A4037">
            <w:pPr>
              <w:pStyle w:val="TAH"/>
              <w:rPr>
                <w:szCs w:val="18"/>
                <w:lang w:val="en-US" w:eastAsia="zh-CN"/>
              </w:rPr>
            </w:pPr>
            <w:r w:rsidRPr="0073594C">
              <w:t>Bandwidth combination set</w:t>
            </w:r>
          </w:p>
        </w:tc>
      </w:tr>
      <w:tr w:rsidR="004A3F59" w:rsidRPr="0073594C" w14:paraId="7E77C495" w14:textId="77777777" w:rsidTr="005A403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6C6473" w14:textId="77777777" w:rsidR="004A3F59" w:rsidRPr="0073594C" w:rsidRDefault="004A3F59" w:rsidP="005A4037">
            <w:pPr>
              <w:keepNext/>
              <w:keepLines/>
              <w:spacing w:after="0"/>
              <w:jc w:val="center"/>
              <w:rPr>
                <w:rFonts w:ascii="Arial" w:eastAsia="宋体" w:hAnsi="Arial" w:cs="Arial"/>
                <w:sz w:val="18"/>
                <w:szCs w:val="18"/>
                <w:lang w:val="en-US" w:eastAsia="zh-CN"/>
              </w:rPr>
            </w:pPr>
            <w:r w:rsidRPr="0073594C">
              <w:rPr>
                <w:rFonts w:ascii="Arial" w:eastAsia="宋体" w:hAnsi="Arial"/>
                <w:color w:val="000000"/>
                <w:sz w:val="18"/>
                <w:lang w:eastAsia="zh-CN"/>
              </w:rPr>
              <w:t>CA_n</w:t>
            </w:r>
            <w:r>
              <w:rPr>
                <w:rFonts w:ascii="Arial" w:eastAsia="宋体" w:hAnsi="Arial"/>
                <w:color w:val="000000"/>
                <w:sz w:val="18"/>
                <w:lang w:eastAsia="zh-CN"/>
              </w:rPr>
              <w:t>1A</w:t>
            </w:r>
            <w:r w:rsidRPr="0073594C">
              <w:rPr>
                <w:rFonts w:ascii="Arial" w:eastAsia="宋体" w:hAnsi="Arial"/>
                <w:color w:val="000000"/>
                <w:sz w:val="18"/>
                <w:lang w:eastAsia="zh-CN"/>
              </w:rPr>
              <w:t>-n</w:t>
            </w:r>
            <w:r>
              <w:rPr>
                <w:rFonts w:ascii="Arial" w:eastAsia="宋体" w:hAnsi="Arial"/>
                <w:color w:val="000000"/>
                <w:sz w:val="18"/>
                <w:lang w:eastAsia="zh-CN"/>
              </w:rPr>
              <w:t>78A</w:t>
            </w:r>
            <w:r w:rsidRPr="0073594C">
              <w:rPr>
                <w:rFonts w:ascii="Arial" w:eastAsia="宋体" w:hAnsi="Arial"/>
                <w:color w:val="000000"/>
                <w:sz w:val="18"/>
                <w:lang w:eastAsia="zh-CN"/>
              </w:rPr>
              <w:t>-n</w:t>
            </w:r>
            <w:r>
              <w:rPr>
                <w:rFonts w:ascii="Arial" w:eastAsia="宋体" w:hAnsi="Arial"/>
                <w:color w:val="000000"/>
                <w:sz w:val="18"/>
                <w:lang w:eastAsia="zh-CN"/>
              </w:rPr>
              <w:t>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567A1A" w14:textId="77777777" w:rsidR="004A3F59" w:rsidRPr="0073594C" w:rsidRDefault="004A3F59" w:rsidP="005A4037">
            <w:pPr>
              <w:pStyle w:val="TAC"/>
              <w:rPr>
                <w:rFonts w:cs="Arial"/>
                <w:szCs w:val="18"/>
                <w:lang w:val="en-US" w:eastAsia="zh-CN"/>
              </w:rPr>
            </w:pPr>
            <w:r w:rsidRPr="0073594C">
              <w:rPr>
                <w:rFonts w:cs="Arial"/>
                <w:szCs w:val="18"/>
                <w:lang w:val="en-US" w:eastAsia="zh-CN"/>
              </w:rPr>
              <w:t>CA_n</w:t>
            </w:r>
            <w:r>
              <w:rPr>
                <w:rFonts w:cs="Arial"/>
                <w:szCs w:val="18"/>
                <w:lang w:val="en-US" w:eastAsia="zh-CN"/>
              </w:rPr>
              <w:t>1</w:t>
            </w:r>
            <w:r w:rsidRPr="0073594C">
              <w:rPr>
                <w:rFonts w:cs="Arial"/>
                <w:szCs w:val="18"/>
                <w:lang w:val="en-US" w:eastAsia="zh-CN"/>
              </w:rPr>
              <w:t>A-n</w:t>
            </w:r>
            <w:r>
              <w:rPr>
                <w:rFonts w:cs="Arial"/>
                <w:szCs w:val="18"/>
                <w:lang w:val="en-US" w:eastAsia="zh-CN"/>
              </w:rPr>
              <w:t>78</w:t>
            </w:r>
            <w:r w:rsidRPr="0073594C">
              <w:rPr>
                <w:rFonts w:cs="Arial"/>
                <w:szCs w:val="18"/>
                <w:lang w:val="en-US" w:eastAsia="zh-CN"/>
              </w:rPr>
              <w:t>A</w:t>
            </w:r>
          </w:p>
          <w:p w14:paraId="7E97079D" w14:textId="77777777" w:rsidR="004A3F59" w:rsidRPr="0073594C" w:rsidRDefault="004A3F59" w:rsidP="005A4037">
            <w:pPr>
              <w:pStyle w:val="TAC"/>
              <w:rPr>
                <w:rFonts w:cs="Arial"/>
                <w:szCs w:val="18"/>
                <w:lang w:val="en-US" w:eastAsia="zh-CN"/>
              </w:rPr>
            </w:pPr>
            <w:r w:rsidRPr="0073594C">
              <w:rPr>
                <w:rFonts w:cs="Arial"/>
                <w:szCs w:val="18"/>
                <w:lang w:val="en-US" w:eastAsia="zh-CN"/>
              </w:rPr>
              <w:t>CA_n</w:t>
            </w:r>
            <w:r>
              <w:rPr>
                <w:rFonts w:cs="Arial"/>
                <w:szCs w:val="18"/>
                <w:lang w:val="en-US" w:eastAsia="zh-CN"/>
              </w:rPr>
              <w:t>1</w:t>
            </w:r>
            <w:r w:rsidRPr="0073594C">
              <w:rPr>
                <w:rFonts w:cs="Arial"/>
                <w:szCs w:val="18"/>
                <w:lang w:val="en-US" w:eastAsia="zh-CN"/>
              </w:rPr>
              <w:t>A-n</w:t>
            </w:r>
            <w:r>
              <w:rPr>
                <w:rFonts w:cs="Arial"/>
                <w:szCs w:val="18"/>
                <w:lang w:val="en-US" w:eastAsia="zh-CN"/>
              </w:rPr>
              <w:t>105</w:t>
            </w:r>
            <w:r w:rsidRPr="0073594C">
              <w:rPr>
                <w:rFonts w:cs="Arial"/>
                <w:szCs w:val="18"/>
                <w:lang w:val="en-US" w:eastAsia="zh-CN"/>
              </w:rPr>
              <w:t>A</w:t>
            </w:r>
          </w:p>
        </w:tc>
        <w:tc>
          <w:tcPr>
            <w:tcW w:w="730" w:type="dxa"/>
            <w:tcBorders>
              <w:left w:val="single" w:sz="4" w:space="0" w:color="auto"/>
              <w:right w:val="single" w:sz="4" w:space="0" w:color="auto"/>
            </w:tcBorders>
            <w:vAlign w:val="center"/>
          </w:tcPr>
          <w:p w14:paraId="030C1FE1" w14:textId="77777777" w:rsidR="004A3F59" w:rsidRPr="0073594C" w:rsidRDefault="004A3F59" w:rsidP="005A4037">
            <w:pPr>
              <w:pStyle w:val="TAC"/>
              <w:rPr>
                <w:rFonts w:cs="Arial"/>
                <w:szCs w:val="18"/>
                <w:lang w:val="en-US" w:eastAsia="zh-CN"/>
              </w:rPr>
            </w:pPr>
            <w:r>
              <w:rPr>
                <w:rFonts w:cs="Arial"/>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32FA860" w14:textId="77777777" w:rsidR="004A3F59" w:rsidRPr="0073594C" w:rsidRDefault="004A3F59" w:rsidP="005A4037">
            <w:pPr>
              <w:keepNext/>
              <w:keepLines/>
              <w:spacing w:after="0"/>
              <w:jc w:val="center"/>
              <w:textAlignment w:val="bottom"/>
              <w:rPr>
                <w:rFonts w:ascii="Arial" w:hAnsi="Arial" w:cs="Arial"/>
                <w:szCs w:val="18"/>
                <w:lang w:val="en-US" w:eastAsia="zh-CN"/>
              </w:rPr>
            </w:pPr>
            <w:r w:rsidRPr="002C3A0A">
              <w:rPr>
                <w:rFonts w:ascii="Arial" w:hAnsi="Arial" w:cs="Arial"/>
                <w:sz w:val="18"/>
                <w:szCs w:val="18"/>
              </w:rPr>
              <w:t>5, 10, 15, 20, 25, 30, 40, 50</w:t>
            </w:r>
          </w:p>
        </w:tc>
        <w:tc>
          <w:tcPr>
            <w:tcW w:w="1360" w:type="dxa"/>
            <w:tcBorders>
              <w:left w:val="single" w:sz="4" w:space="0" w:color="auto"/>
              <w:bottom w:val="nil"/>
              <w:right w:val="single" w:sz="4" w:space="0" w:color="auto"/>
            </w:tcBorders>
            <w:shd w:val="clear" w:color="auto" w:fill="auto"/>
            <w:vAlign w:val="center"/>
          </w:tcPr>
          <w:p w14:paraId="565B0FBE" w14:textId="77777777" w:rsidR="004A3F59" w:rsidRPr="0073594C" w:rsidRDefault="004A3F59" w:rsidP="005A4037">
            <w:pPr>
              <w:pStyle w:val="TAC"/>
              <w:rPr>
                <w:szCs w:val="18"/>
                <w:lang w:val="en-US" w:eastAsia="zh-CN"/>
              </w:rPr>
            </w:pPr>
            <w:r w:rsidRPr="0073594C">
              <w:rPr>
                <w:rFonts w:hint="eastAsia"/>
                <w:szCs w:val="18"/>
                <w:lang w:val="en-US" w:eastAsia="zh-CN"/>
              </w:rPr>
              <w:t>0</w:t>
            </w:r>
          </w:p>
        </w:tc>
      </w:tr>
      <w:tr w:rsidR="004A3F59" w:rsidRPr="0073594C" w14:paraId="73158703" w14:textId="77777777" w:rsidTr="005A4037">
        <w:trPr>
          <w:trHeight w:val="187"/>
        </w:trPr>
        <w:tc>
          <w:tcPr>
            <w:tcW w:w="1983" w:type="dxa"/>
            <w:tcBorders>
              <w:top w:val="nil"/>
              <w:left w:val="single" w:sz="4" w:space="0" w:color="auto"/>
              <w:bottom w:val="nil"/>
              <w:right w:val="single" w:sz="4" w:space="0" w:color="auto"/>
            </w:tcBorders>
            <w:shd w:val="clear" w:color="auto" w:fill="auto"/>
            <w:vAlign w:val="center"/>
          </w:tcPr>
          <w:p w14:paraId="53BD7526" w14:textId="77777777" w:rsidR="004A3F59" w:rsidRPr="0073594C" w:rsidRDefault="004A3F59" w:rsidP="005A4037">
            <w:pPr>
              <w:pStyle w:val="TAC"/>
              <w:jc w:val="left"/>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64417BC" w14:textId="77777777" w:rsidR="004A3F59" w:rsidRPr="0073594C" w:rsidRDefault="004A3F59" w:rsidP="005A4037">
            <w:pPr>
              <w:pStyle w:val="TAC"/>
              <w:rPr>
                <w:rFonts w:cs="Arial"/>
                <w:szCs w:val="18"/>
                <w:lang w:val="en-US" w:eastAsia="zh-CN"/>
              </w:rPr>
            </w:pPr>
            <w:r w:rsidRPr="0073594C">
              <w:rPr>
                <w:rFonts w:cs="Arial"/>
                <w:szCs w:val="18"/>
                <w:lang w:val="en-US" w:eastAsia="zh-CN"/>
              </w:rPr>
              <w:t>CA_n</w:t>
            </w:r>
            <w:r>
              <w:rPr>
                <w:rFonts w:cs="Arial"/>
                <w:szCs w:val="18"/>
                <w:lang w:val="en-US" w:eastAsia="zh-CN"/>
              </w:rPr>
              <w:t>78</w:t>
            </w:r>
            <w:r w:rsidRPr="0073594C">
              <w:rPr>
                <w:rFonts w:cs="Arial"/>
                <w:szCs w:val="18"/>
                <w:lang w:val="en-US" w:eastAsia="zh-CN"/>
              </w:rPr>
              <w:t>A-n</w:t>
            </w:r>
            <w:r>
              <w:rPr>
                <w:rFonts w:cs="Arial"/>
                <w:szCs w:val="18"/>
                <w:lang w:val="en-US" w:eastAsia="zh-CN"/>
              </w:rPr>
              <w:t>105</w:t>
            </w:r>
            <w:r w:rsidRPr="0073594C">
              <w:rPr>
                <w:rFonts w:cs="Arial"/>
                <w:szCs w:val="18"/>
                <w:lang w:val="en-US" w:eastAsia="zh-CN"/>
              </w:rPr>
              <w:t>A</w:t>
            </w:r>
          </w:p>
        </w:tc>
        <w:tc>
          <w:tcPr>
            <w:tcW w:w="730" w:type="dxa"/>
            <w:tcBorders>
              <w:left w:val="single" w:sz="4" w:space="0" w:color="auto"/>
              <w:right w:val="single" w:sz="4" w:space="0" w:color="auto"/>
            </w:tcBorders>
            <w:vAlign w:val="center"/>
          </w:tcPr>
          <w:p w14:paraId="1D4F547A" w14:textId="77777777" w:rsidR="004A3F59" w:rsidRPr="0073594C" w:rsidRDefault="004A3F59" w:rsidP="005A4037">
            <w:pPr>
              <w:pStyle w:val="TAC"/>
              <w:rPr>
                <w:rFonts w:cs="Arial"/>
                <w:szCs w:val="18"/>
                <w:lang w:val="en-US" w:eastAsia="zh-CN"/>
              </w:rPr>
            </w:pPr>
            <w:r>
              <w:rPr>
                <w:rFonts w:eastAsia="宋体" w:cs="Arial"/>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768833F" w14:textId="77777777" w:rsidR="004A3F59" w:rsidRPr="0073594C" w:rsidRDefault="004A3F59" w:rsidP="005A4037">
            <w:pPr>
              <w:keepNext/>
              <w:keepLines/>
              <w:spacing w:after="0"/>
              <w:jc w:val="center"/>
              <w:textAlignment w:val="bottom"/>
              <w:rPr>
                <w:rFonts w:ascii="Arial" w:hAnsi="Arial" w:cs="Arial"/>
                <w:szCs w:val="18"/>
                <w:lang w:val="en-US" w:eastAsia="zh-CN"/>
              </w:rPr>
            </w:pPr>
            <w:r w:rsidRPr="00E95DBA">
              <w:rPr>
                <w:rFonts w:ascii="Arial" w:hAnsi="Arial" w:cs="Arial"/>
                <w:sz w:val="18"/>
                <w:szCs w:val="18"/>
                <w:lang w:val="en-US" w:eastAsia="zh-CN" w:bidi="ar"/>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4F7FC0D5" w14:textId="77777777" w:rsidR="004A3F59" w:rsidRPr="0073594C" w:rsidRDefault="004A3F59" w:rsidP="005A4037">
            <w:pPr>
              <w:pStyle w:val="TAC"/>
              <w:rPr>
                <w:szCs w:val="18"/>
                <w:lang w:val="en-US" w:eastAsia="zh-CN"/>
              </w:rPr>
            </w:pPr>
          </w:p>
        </w:tc>
      </w:tr>
      <w:tr w:rsidR="004A3F59" w:rsidRPr="0073594C" w14:paraId="52763D29" w14:textId="77777777" w:rsidTr="005A40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E983EA" w14:textId="77777777" w:rsidR="004A3F59" w:rsidRPr="0073594C" w:rsidRDefault="004A3F59" w:rsidP="005A4037">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766B5E" w14:textId="77777777" w:rsidR="004A3F59" w:rsidRPr="0073594C" w:rsidRDefault="004A3F59" w:rsidP="005A4037">
            <w:pPr>
              <w:pStyle w:val="TAC"/>
              <w:jc w:val="left"/>
              <w:rPr>
                <w:rFonts w:cs="Arial"/>
                <w:szCs w:val="18"/>
                <w:lang w:val="en-US" w:eastAsia="zh-CN"/>
              </w:rPr>
            </w:pPr>
          </w:p>
        </w:tc>
        <w:tc>
          <w:tcPr>
            <w:tcW w:w="730" w:type="dxa"/>
            <w:tcBorders>
              <w:left w:val="single" w:sz="4" w:space="0" w:color="auto"/>
              <w:right w:val="single" w:sz="4" w:space="0" w:color="auto"/>
            </w:tcBorders>
            <w:vAlign w:val="center"/>
          </w:tcPr>
          <w:p w14:paraId="2201DA4E" w14:textId="77777777" w:rsidR="004A3F59" w:rsidRPr="0073594C" w:rsidRDefault="004A3F59" w:rsidP="005A4037">
            <w:pPr>
              <w:pStyle w:val="TAC"/>
              <w:rPr>
                <w:rFonts w:cs="Arial"/>
                <w:szCs w:val="18"/>
                <w:lang w:val="en-US" w:eastAsia="zh-CN"/>
              </w:rPr>
            </w:pPr>
            <w:r>
              <w:rPr>
                <w:rFonts w:cs="Arial"/>
                <w:szCs w:val="18"/>
                <w:lang w:val="en-US" w:eastAsia="zh-CN"/>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3C209E0E" w14:textId="77777777" w:rsidR="004A3F59" w:rsidRPr="0073594C" w:rsidRDefault="004A3F59" w:rsidP="005A4037">
            <w:pPr>
              <w:keepNext/>
              <w:keepLines/>
              <w:spacing w:after="0"/>
              <w:jc w:val="center"/>
              <w:textAlignment w:val="bottom"/>
              <w:rPr>
                <w:rFonts w:ascii="Arial" w:eastAsia="宋体" w:hAnsi="Arial" w:cs="Arial"/>
                <w:sz w:val="18"/>
                <w:szCs w:val="18"/>
                <w:lang w:val="en-US" w:eastAsia="zh-CN" w:bidi="ar"/>
              </w:rPr>
            </w:pPr>
            <w:r w:rsidRPr="002C3A0A">
              <w:rPr>
                <w:rFonts w:ascii="Arial" w:hAnsi="Arial" w:cs="Arial"/>
                <w:sz w:val="18"/>
                <w:szCs w:val="18"/>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5C5002" w14:textId="77777777" w:rsidR="004A3F59" w:rsidRPr="0073594C" w:rsidRDefault="004A3F59" w:rsidP="005A4037">
            <w:pPr>
              <w:pStyle w:val="TAC"/>
              <w:rPr>
                <w:szCs w:val="18"/>
                <w:lang w:val="en-US" w:eastAsia="zh-CN"/>
              </w:rPr>
            </w:pPr>
          </w:p>
        </w:tc>
      </w:tr>
    </w:tbl>
    <w:p w14:paraId="1D151EF8" w14:textId="77777777" w:rsidR="004A3F59" w:rsidRPr="0073594C" w:rsidRDefault="004A3F59" w:rsidP="004A3F59">
      <w:pPr>
        <w:pStyle w:val="EditorsNote"/>
        <w:ind w:left="284" w:firstLine="0"/>
      </w:pPr>
      <w:r w:rsidRPr="0073594C">
        <w:rPr>
          <w:lang w:val="en-US" w:eastAsia="zh-CN"/>
        </w:rPr>
        <w:t xml:space="preserve"> </w:t>
      </w:r>
    </w:p>
    <w:p w14:paraId="4E51D819" w14:textId="2E02C9AD" w:rsidR="004A3F59" w:rsidRPr="006A0293" w:rsidRDefault="004A3F59" w:rsidP="004A3F59">
      <w:pPr>
        <w:pStyle w:val="41"/>
      </w:pPr>
      <w:bookmarkStart w:id="636" w:name="_Toc136288552"/>
      <w:r>
        <w:t>5.60</w:t>
      </w:r>
      <w:r w:rsidRPr="0073594C">
        <w:t>.1.3</w:t>
      </w:r>
      <w:r w:rsidRPr="0073594C">
        <w:tab/>
      </w:r>
      <w:r w:rsidRPr="006A0293">
        <w:t>∆T</w:t>
      </w:r>
      <w:r w:rsidRPr="006A0293">
        <w:rPr>
          <w:vertAlign w:val="subscript"/>
        </w:rPr>
        <w:t>IB,c</w:t>
      </w:r>
      <w:r w:rsidRPr="006A0293">
        <w:t xml:space="preserve"> and ∆R</w:t>
      </w:r>
      <w:r w:rsidRPr="006A0293">
        <w:rPr>
          <w:vertAlign w:val="subscript"/>
        </w:rPr>
        <w:t>IB,c</w:t>
      </w:r>
      <w:r w:rsidRPr="006A0293">
        <w:t xml:space="preserve"> values</w:t>
      </w:r>
      <w:bookmarkEnd w:id="636"/>
    </w:p>
    <w:p w14:paraId="34DC2647" w14:textId="77777777" w:rsidR="004A3F59" w:rsidRPr="0073594C" w:rsidRDefault="004A3F59" w:rsidP="004A3F59">
      <w:r w:rsidRPr="0073594C">
        <w:t xml:space="preserve">For </w:t>
      </w:r>
      <w:r w:rsidRPr="0073594C">
        <w:rPr>
          <w:lang w:val="en-US" w:eastAsia="zh-CN"/>
        </w:rPr>
        <w:t>CA_n</w:t>
      </w:r>
      <w:r>
        <w:rPr>
          <w:lang w:val="en-US" w:eastAsia="zh-CN"/>
        </w:rPr>
        <w:t>1</w:t>
      </w:r>
      <w:r w:rsidRPr="0073594C">
        <w:rPr>
          <w:lang w:val="en-US" w:eastAsia="zh-CN"/>
        </w:rPr>
        <w:t>-n</w:t>
      </w:r>
      <w:r>
        <w:rPr>
          <w:lang w:val="en-US" w:eastAsia="zh-CN"/>
        </w:rPr>
        <w:t>78</w:t>
      </w:r>
      <w:r w:rsidRPr="0073594C">
        <w:rPr>
          <w:lang w:val="en-US" w:eastAsia="zh-CN"/>
        </w:rPr>
        <w:t>-n</w:t>
      </w:r>
      <w:r>
        <w:rPr>
          <w:lang w:val="en-US" w:eastAsia="zh-CN"/>
        </w:rPr>
        <w:t>105</w:t>
      </w:r>
      <w:r w:rsidRPr="0073594C">
        <w:t>, the</w:t>
      </w:r>
      <w:r w:rsidRPr="0073594C">
        <w:rPr>
          <w:lang w:eastAsia="zh-CN"/>
        </w:rPr>
        <w:t xml:space="preserve"> </w:t>
      </w:r>
      <w:r w:rsidRPr="0073594C">
        <w:sym w:font="Symbol" w:char="F044"/>
      </w:r>
      <w:r w:rsidRPr="0073594C">
        <w:t>T</w:t>
      </w:r>
      <w:r w:rsidRPr="0073594C">
        <w:rPr>
          <w:vertAlign w:val="subscript"/>
        </w:rPr>
        <w:t>IB,c</w:t>
      </w:r>
      <w:r w:rsidRPr="0073594C">
        <w:t xml:space="preserve"> and</w:t>
      </w:r>
      <w:r w:rsidRPr="0073594C">
        <w:rPr>
          <w:lang w:eastAsia="zh-CN"/>
        </w:rPr>
        <w:t xml:space="preserve"> </w:t>
      </w:r>
      <w:r w:rsidRPr="0073594C">
        <w:sym w:font="Symbol" w:char="F044"/>
      </w:r>
      <w:r w:rsidRPr="0073594C">
        <w:t>R</w:t>
      </w:r>
      <w:r w:rsidRPr="0073594C">
        <w:rPr>
          <w:vertAlign w:val="subscript"/>
        </w:rPr>
        <w:t>IB</w:t>
      </w:r>
      <w:r w:rsidRPr="0073594C">
        <w:rPr>
          <w:vertAlign w:val="subscript"/>
          <w:lang w:eastAsia="zh-CN"/>
        </w:rPr>
        <w:t>,c</w:t>
      </w:r>
      <w:r w:rsidRPr="0073594C">
        <w:t xml:space="preserve"> values are reused from </w:t>
      </w:r>
      <w:r>
        <w:t>CA_n1-n28-n78</w:t>
      </w:r>
      <w:r w:rsidRPr="0073594C">
        <w:t xml:space="preserve"> </w:t>
      </w:r>
      <w:r>
        <w:t xml:space="preserve">and </w:t>
      </w:r>
      <w:r w:rsidRPr="0073594C">
        <w:t>are given in the tables below.</w:t>
      </w:r>
    </w:p>
    <w:p w14:paraId="7CB53A8C" w14:textId="5CA3AE39" w:rsidR="004A3F59" w:rsidRPr="0073594C" w:rsidRDefault="004A3F59" w:rsidP="004A3F59">
      <w:pPr>
        <w:pStyle w:val="TH"/>
        <w:rPr>
          <w:rFonts w:cs="Arial"/>
        </w:rPr>
      </w:pPr>
      <w:r w:rsidRPr="0073594C">
        <w:rPr>
          <w:rFonts w:cs="Arial"/>
        </w:rPr>
        <w:t xml:space="preserve">Table </w:t>
      </w:r>
      <w:r>
        <w:rPr>
          <w:rFonts w:cs="Arial" w:hint="eastAsia"/>
          <w:lang w:val="en-US" w:eastAsia="zh-CN"/>
        </w:rPr>
        <w:t>5.</w:t>
      </w:r>
      <w:r>
        <w:rPr>
          <w:rFonts w:cs="Arial"/>
          <w:lang w:val="en-US" w:eastAsia="zh-CN"/>
        </w:rPr>
        <w:t>60</w:t>
      </w:r>
      <w:r w:rsidRPr="0073594C">
        <w:rPr>
          <w:rFonts w:cs="Arial"/>
        </w:rPr>
        <w:t>.</w:t>
      </w:r>
      <w:r w:rsidRPr="0073594C">
        <w:rPr>
          <w:rFonts w:cs="Arial"/>
          <w:lang w:val="en-US" w:eastAsia="zh-CN"/>
        </w:rPr>
        <w:t>1.</w:t>
      </w:r>
      <w:r w:rsidRPr="0073594C">
        <w:rPr>
          <w:rFonts w:cs="Arial"/>
        </w:rPr>
        <w:t>3</w:t>
      </w:r>
      <w:r w:rsidRPr="0073594C">
        <w:rPr>
          <w:rFonts w:cs="Arial"/>
          <w:lang w:eastAsia="zh-CN"/>
        </w:rPr>
        <w:t>-</w:t>
      </w:r>
      <w:r w:rsidRPr="0073594C">
        <w:rPr>
          <w:rFonts w:cs="Arial"/>
        </w:rPr>
        <w:t>1: ΔT</w:t>
      </w:r>
      <w:r w:rsidRPr="0073594C">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4A3F59" w:rsidRPr="0073594C" w14:paraId="67629746" w14:textId="77777777" w:rsidTr="005A4037">
        <w:trPr>
          <w:jc w:val="center"/>
        </w:trPr>
        <w:tc>
          <w:tcPr>
            <w:tcW w:w="2336" w:type="dxa"/>
            <w:vMerge w:val="restart"/>
            <w:tcBorders>
              <w:top w:val="single" w:sz="4" w:space="0" w:color="auto"/>
              <w:left w:val="single" w:sz="4" w:space="0" w:color="auto"/>
              <w:right w:val="single" w:sz="4" w:space="0" w:color="auto"/>
            </w:tcBorders>
          </w:tcPr>
          <w:p w14:paraId="4F93F502" w14:textId="77777777" w:rsidR="004A3F59" w:rsidRPr="0073594C" w:rsidRDefault="004A3F59" w:rsidP="005A4037">
            <w:pPr>
              <w:keepNext/>
              <w:keepLines/>
              <w:spacing w:after="0"/>
              <w:jc w:val="center"/>
              <w:rPr>
                <w:rFonts w:ascii="Arial" w:eastAsia="宋体" w:hAnsi="Arial"/>
                <w:b/>
                <w:color w:val="000000" w:themeColor="text1"/>
                <w:sz w:val="18"/>
              </w:rPr>
            </w:pPr>
            <w:r w:rsidRPr="0073594C">
              <w:rPr>
                <w:rFonts w:ascii="Arial" w:eastAsia="宋体" w:hAnsi="Arial"/>
                <w:b/>
                <w:color w:val="000000" w:themeColor="text1"/>
                <w:sz w:val="18"/>
              </w:rPr>
              <w:t xml:space="preserve">Inter-band </w:t>
            </w:r>
            <w:r w:rsidRPr="0073594C">
              <w:rPr>
                <w:rFonts w:ascii="Arial" w:eastAsia="宋体" w:hAnsi="Arial"/>
                <w:b/>
                <w:color w:val="000000" w:themeColor="text1"/>
                <w:sz w:val="18"/>
                <w:lang w:eastAsia="zh-CN"/>
              </w:rPr>
              <w:t>CA</w:t>
            </w:r>
            <w:r w:rsidRPr="0073594C">
              <w:rPr>
                <w:rFonts w:ascii="Arial" w:eastAsia="宋体" w:hAnsi="Arial"/>
                <w:b/>
                <w:color w:val="000000" w:themeColor="text1"/>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A2B3A25" w14:textId="77777777" w:rsidR="004A3F59" w:rsidRPr="0073594C" w:rsidRDefault="004A3F59" w:rsidP="005A4037">
            <w:pPr>
              <w:keepNext/>
              <w:keepLines/>
              <w:spacing w:after="0"/>
              <w:jc w:val="center"/>
              <w:rPr>
                <w:rFonts w:ascii="Arial" w:eastAsia="宋体" w:hAnsi="Arial"/>
                <w:b/>
                <w:color w:val="000000" w:themeColor="text1"/>
                <w:sz w:val="18"/>
              </w:rPr>
            </w:pPr>
            <w:r w:rsidRPr="0073594C">
              <w:rPr>
                <w:rFonts w:ascii="Arial" w:eastAsia="宋体" w:hAnsi="Arial"/>
                <w:b/>
                <w:color w:val="000000" w:themeColor="text1"/>
                <w:sz w:val="18"/>
              </w:rPr>
              <w:t>ΔT</w:t>
            </w:r>
            <w:r w:rsidRPr="0073594C">
              <w:rPr>
                <w:rFonts w:ascii="Arial" w:eastAsia="宋体" w:hAnsi="Arial"/>
                <w:b/>
                <w:color w:val="000000" w:themeColor="text1"/>
                <w:sz w:val="18"/>
                <w:vertAlign w:val="subscript"/>
              </w:rPr>
              <w:t>IB,c</w:t>
            </w:r>
            <w:r w:rsidRPr="0073594C">
              <w:rPr>
                <w:rFonts w:ascii="Arial" w:eastAsia="宋体" w:hAnsi="Arial"/>
                <w:b/>
                <w:color w:val="000000" w:themeColor="text1"/>
                <w:sz w:val="18"/>
              </w:rPr>
              <w:t xml:space="preserve"> for NR bands (dB)</w:t>
            </w:r>
            <w:r w:rsidRPr="0073594C">
              <w:rPr>
                <w:rFonts w:ascii="Arial" w:eastAsia="宋体" w:hAnsi="Arial"/>
                <w:b/>
                <w:color w:val="000000" w:themeColor="text1"/>
                <w:sz w:val="18"/>
                <w:vertAlign w:val="superscript"/>
              </w:rPr>
              <w:t>*</w:t>
            </w:r>
          </w:p>
        </w:tc>
      </w:tr>
      <w:tr w:rsidR="004A3F59" w:rsidRPr="0073594C" w14:paraId="55786A5E" w14:textId="77777777" w:rsidTr="005A4037">
        <w:trPr>
          <w:jc w:val="center"/>
        </w:trPr>
        <w:tc>
          <w:tcPr>
            <w:tcW w:w="2336" w:type="dxa"/>
            <w:vMerge/>
            <w:tcBorders>
              <w:left w:val="single" w:sz="4" w:space="0" w:color="auto"/>
              <w:bottom w:val="single" w:sz="4" w:space="0" w:color="auto"/>
              <w:right w:val="single" w:sz="4" w:space="0" w:color="auto"/>
            </w:tcBorders>
          </w:tcPr>
          <w:p w14:paraId="4C523FC1" w14:textId="77777777" w:rsidR="004A3F59" w:rsidRPr="0073594C" w:rsidRDefault="004A3F59" w:rsidP="005A4037">
            <w:pPr>
              <w:keepNext/>
              <w:keepLines/>
              <w:spacing w:after="0"/>
              <w:jc w:val="center"/>
              <w:rPr>
                <w:rFonts w:ascii="Arial" w:eastAsia="宋体"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A64BB77" w14:textId="77777777" w:rsidR="004A3F59" w:rsidRPr="0073594C" w:rsidRDefault="004A3F59" w:rsidP="005A4037">
            <w:pPr>
              <w:keepNext/>
              <w:keepLines/>
              <w:spacing w:after="0"/>
              <w:jc w:val="center"/>
              <w:rPr>
                <w:rFonts w:ascii="Arial" w:eastAsia="宋体" w:hAnsi="Arial"/>
                <w:b/>
                <w:color w:val="000000" w:themeColor="text1"/>
                <w:sz w:val="18"/>
              </w:rPr>
            </w:pPr>
            <w:r w:rsidRPr="0073594C">
              <w:rPr>
                <w:rFonts w:ascii="Arial" w:eastAsia="宋体" w:hAnsi="Arial"/>
                <w:b/>
                <w:color w:val="000000" w:themeColor="text1"/>
                <w:sz w:val="18"/>
              </w:rPr>
              <w:t>Component band in order of bands in configuration</w:t>
            </w:r>
            <w:r w:rsidRPr="0073594C">
              <w:rPr>
                <w:rFonts w:ascii="Arial" w:eastAsia="宋体" w:hAnsi="Arial"/>
                <w:b/>
                <w:color w:val="000000" w:themeColor="text1"/>
                <w:sz w:val="18"/>
                <w:vertAlign w:val="superscript"/>
              </w:rPr>
              <w:t>**</w:t>
            </w:r>
          </w:p>
        </w:tc>
      </w:tr>
      <w:tr w:rsidR="004A3F59" w:rsidRPr="0073594C" w14:paraId="70B72E4C" w14:textId="77777777" w:rsidTr="005A403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7958373" w14:textId="77777777" w:rsidR="004A3F59" w:rsidRPr="0073594C" w:rsidRDefault="004A3F59" w:rsidP="005A4037">
            <w:pPr>
              <w:keepNext/>
              <w:keepLines/>
              <w:spacing w:after="0"/>
              <w:jc w:val="center"/>
              <w:rPr>
                <w:rFonts w:ascii="Arial" w:eastAsia="宋体" w:hAnsi="Arial"/>
                <w:color w:val="000000" w:themeColor="text1"/>
                <w:sz w:val="18"/>
                <w:lang w:val="en-US" w:eastAsia="zh-CN"/>
              </w:rPr>
            </w:pPr>
            <w:r w:rsidRPr="0073594C">
              <w:rPr>
                <w:rFonts w:ascii="Arial" w:eastAsia="宋体" w:hAnsi="Arial"/>
                <w:color w:val="000000"/>
                <w:sz w:val="18"/>
                <w:lang w:eastAsia="zh-CN"/>
              </w:rPr>
              <w:t>CA_n</w:t>
            </w:r>
            <w:r>
              <w:rPr>
                <w:rFonts w:ascii="Arial" w:eastAsia="宋体" w:hAnsi="Arial"/>
                <w:color w:val="000000"/>
                <w:sz w:val="18"/>
                <w:lang w:eastAsia="zh-CN"/>
              </w:rPr>
              <w:t>1A</w:t>
            </w:r>
            <w:r w:rsidRPr="0073594C">
              <w:rPr>
                <w:rFonts w:ascii="Arial" w:eastAsia="宋体" w:hAnsi="Arial"/>
                <w:color w:val="000000"/>
                <w:sz w:val="18"/>
                <w:lang w:eastAsia="zh-CN"/>
              </w:rPr>
              <w:t>-n</w:t>
            </w:r>
            <w:r>
              <w:rPr>
                <w:rFonts w:ascii="Arial" w:eastAsia="宋体" w:hAnsi="Arial"/>
                <w:color w:val="000000"/>
                <w:sz w:val="18"/>
                <w:lang w:eastAsia="zh-CN"/>
              </w:rPr>
              <w:t>78A</w:t>
            </w:r>
            <w:r w:rsidRPr="0073594C">
              <w:rPr>
                <w:rFonts w:ascii="Arial" w:eastAsia="宋体" w:hAnsi="Arial"/>
                <w:color w:val="000000"/>
                <w:sz w:val="18"/>
                <w:lang w:eastAsia="zh-CN"/>
              </w:rPr>
              <w:t>-n</w:t>
            </w:r>
            <w:r>
              <w:rPr>
                <w:rFonts w:ascii="Arial" w:eastAsia="宋体" w:hAnsi="Arial"/>
                <w:color w:val="000000"/>
                <w:sz w:val="18"/>
                <w:lang w:eastAsia="zh-CN"/>
              </w:rPr>
              <w:t>105A</w:t>
            </w:r>
          </w:p>
        </w:tc>
        <w:tc>
          <w:tcPr>
            <w:tcW w:w="1968" w:type="dxa"/>
            <w:tcBorders>
              <w:top w:val="single" w:sz="4" w:space="0" w:color="auto"/>
              <w:left w:val="single" w:sz="4" w:space="0" w:color="auto"/>
              <w:bottom w:val="single" w:sz="4" w:space="0" w:color="auto"/>
              <w:right w:val="single" w:sz="4" w:space="0" w:color="auto"/>
            </w:tcBorders>
            <w:vAlign w:val="center"/>
          </w:tcPr>
          <w:p w14:paraId="0DE08A74" w14:textId="77777777" w:rsidR="004A3F59" w:rsidRPr="0073594C" w:rsidRDefault="004A3F59" w:rsidP="005A4037">
            <w:pPr>
              <w:keepNext/>
              <w:keepLines/>
              <w:spacing w:after="0"/>
              <w:jc w:val="center"/>
              <w:rPr>
                <w:rFonts w:ascii="Arial" w:eastAsia="宋体" w:hAnsi="Arial"/>
                <w:color w:val="000000" w:themeColor="text1"/>
                <w:sz w:val="18"/>
                <w:lang w:val="en-US" w:eastAsia="zh-CN"/>
              </w:rPr>
            </w:pPr>
            <w:r>
              <w:rPr>
                <w:rFonts w:ascii="Arial" w:eastAsia="宋体" w:hAnsi="Arial"/>
                <w:color w:val="000000" w:themeColor="text1"/>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A2C360A" w14:textId="77777777" w:rsidR="004A3F59" w:rsidRPr="0073594C" w:rsidRDefault="004A3F59" w:rsidP="005A4037">
            <w:pPr>
              <w:keepNext/>
              <w:keepLines/>
              <w:spacing w:after="0"/>
              <w:jc w:val="center"/>
              <w:rPr>
                <w:rFonts w:ascii="Arial" w:eastAsia="宋体" w:hAnsi="Arial"/>
                <w:color w:val="000000" w:themeColor="text1"/>
                <w:sz w:val="18"/>
                <w:lang w:val="en-US" w:eastAsia="zh-CN"/>
              </w:rPr>
            </w:pPr>
            <w:r>
              <w:rPr>
                <w:rFonts w:ascii="Arial" w:eastAsia="宋体" w:hAnsi="Arial"/>
                <w:color w:val="000000" w:themeColor="text1"/>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0D221CCA" w14:textId="77777777" w:rsidR="004A3F59" w:rsidRPr="0073594C" w:rsidRDefault="004A3F59" w:rsidP="005A4037">
            <w:pPr>
              <w:keepNext/>
              <w:keepLines/>
              <w:spacing w:after="0"/>
              <w:jc w:val="center"/>
              <w:rPr>
                <w:rFonts w:ascii="Arial" w:eastAsia="宋体" w:hAnsi="Arial"/>
                <w:color w:val="000000" w:themeColor="text1"/>
                <w:sz w:val="18"/>
                <w:lang w:val="en-US" w:eastAsia="zh-CN"/>
              </w:rPr>
            </w:pPr>
            <w:r>
              <w:rPr>
                <w:rFonts w:ascii="Arial" w:eastAsia="宋体" w:hAnsi="Arial"/>
                <w:color w:val="000000" w:themeColor="text1"/>
                <w:sz w:val="18"/>
                <w:lang w:val="en-US" w:eastAsia="zh-CN"/>
              </w:rPr>
              <w:t>0.6</w:t>
            </w:r>
          </w:p>
        </w:tc>
      </w:tr>
      <w:tr w:rsidR="004A3F59" w:rsidRPr="0073594C" w14:paraId="6F704D71" w14:textId="77777777" w:rsidTr="005A4037">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3E780D4D" w14:textId="77777777" w:rsidR="004A3F59" w:rsidRPr="0073594C" w:rsidRDefault="004A3F59" w:rsidP="005A4037">
            <w:pPr>
              <w:keepNext/>
              <w:keepLines/>
              <w:spacing w:after="0"/>
              <w:ind w:left="851" w:hanging="851"/>
              <w:rPr>
                <w:rFonts w:ascii="Arial" w:hAnsi="Arial"/>
                <w:color w:val="000000" w:themeColor="text1"/>
                <w:sz w:val="18"/>
                <w:lang w:eastAsia="ja-JP"/>
              </w:rPr>
            </w:pPr>
            <w:r w:rsidRPr="0073594C">
              <w:rPr>
                <w:rFonts w:ascii="Arial" w:hAnsi="Arial"/>
                <w:color w:val="000000" w:themeColor="text1"/>
                <w:sz w:val="18"/>
                <w:lang w:eastAsia="ja-JP"/>
              </w:rPr>
              <w:t>NOTE *:</w:t>
            </w:r>
            <w:r w:rsidRPr="0073594C">
              <w:rPr>
                <w:rFonts w:ascii="Arial" w:hAnsi="Arial"/>
                <w:color w:val="000000" w:themeColor="text1"/>
                <w:sz w:val="18"/>
                <w:lang w:eastAsia="ja-JP"/>
              </w:rPr>
              <w:tab/>
              <w:t>“-” denotes ΔT</w:t>
            </w:r>
            <w:r w:rsidRPr="0073594C">
              <w:rPr>
                <w:rFonts w:ascii="Arial" w:hAnsi="Arial"/>
                <w:color w:val="000000" w:themeColor="text1"/>
                <w:sz w:val="18"/>
                <w:vertAlign w:val="subscript"/>
                <w:lang w:eastAsia="ja-JP"/>
              </w:rPr>
              <w:t>IB,c</w:t>
            </w:r>
            <w:r w:rsidRPr="0073594C">
              <w:rPr>
                <w:rFonts w:ascii="Arial" w:hAnsi="Arial"/>
                <w:color w:val="000000" w:themeColor="text1"/>
                <w:sz w:val="18"/>
                <w:lang w:eastAsia="ja-JP"/>
              </w:rPr>
              <w:t xml:space="preserve"> = 0.</w:t>
            </w:r>
          </w:p>
          <w:p w14:paraId="1EA307D6" w14:textId="77777777" w:rsidR="004A3F59" w:rsidRPr="0073594C" w:rsidRDefault="004A3F59" w:rsidP="005A4037">
            <w:pPr>
              <w:keepNext/>
              <w:keepLines/>
              <w:spacing w:after="0"/>
              <w:ind w:left="851" w:hanging="851"/>
              <w:rPr>
                <w:rFonts w:ascii="Arial" w:eastAsia="宋体" w:hAnsi="Arial" w:cs="Arial"/>
                <w:color w:val="000000" w:themeColor="text1"/>
                <w:sz w:val="18"/>
                <w:szCs w:val="22"/>
                <w:lang w:val="en-US" w:eastAsia="zh-CN"/>
              </w:rPr>
            </w:pPr>
            <w:r w:rsidRPr="0073594C">
              <w:rPr>
                <w:rFonts w:ascii="Arial" w:eastAsia="等线" w:hAnsi="Arial"/>
                <w:color w:val="000000" w:themeColor="text1"/>
                <w:sz w:val="18"/>
              </w:rPr>
              <w:t>NOTE **:</w:t>
            </w:r>
            <w:r w:rsidRPr="0073594C">
              <w:rPr>
                <w:rFonts w:ascii="Arial" w:eastAsia="等线" w:hAnsi="Arial"/>
                <w:color w:val="000000" w:themeColor="text1"/>
                <w:sz w:val="18"/>
              </w:rPr>
              <w:tab/>
              <w:t>The component band order in the configuration should be listed by the order of NR bands, such as for CA_n1-n3-n5 the band order from left to right is n1, n3 and n5.</w:t>
            </w:r>
          </w:p>
        </w:tc>
      </w:tr>
    </w:tbl>
    <w:p w14:paraId="4257EACD" w14:textId="77777777" w:rsidR="004A3F59" w:rsidRPr="0073594C" w:rsidRDefault="004A3F59" w:rsidP="004A3F59">
      <w:pPr>
        <w:keepNext/>
        <w:keepLines/>
        <w:rPr>
          <w:rFonts w:ascii="Arial" w:hAnsi="Arial" w:cs="Arial"/>
        </w:rPr>
      </w:pPr>
    </w:p>
    <w:p w14:paraId="41D792F7" w14:textId="0819F79C" w:rsidR="004A3F59" w:rsidRPr="0073594C" w:rsidRDefault="004A3F59" w:rsidP="004A3F59">
      <w:pPr>
        <w:pStyle w:val="TH"/>
        <w:rPr>
          <w:rFonts w:cs="Arial"/>
          <w:lang w:eastAsia="zh-CN"/>
        </w:rPr>
      </w:pPr>
      <w:r w:rsidRPr="0073594C">
        <w:rPr>
          <w:rFonts w:cs="Arial"/>
        </w:rPr>
        <w:t xml:space="preserve">Table </w:t>
      </w:r>
      <w:r w:rsidRPr="0073594C">
        <w:rPr>
          <w:rFonts w:cs="Arial"/>
          <w:lang w:val="en-US" w:eastAsia="zh-CN"/>
        </w:rPr>
        <w:t>5</w:t>
      </w:r>
      <w:r w:rsidRPr="0073594C">
        <w:rPr>
          <w:rFonts w:cs="Arial"/>
        </w:rPr>
        <w:t>.</w:t>
      </w:r>
      <w:r>
        <w:rPr>
          <w:rFonts w:cs="Arial"/>
          <w:lang w:val="en-US" w:eastAsia="zh-CN"/>
        </w:rPr>
        <w:t>60</w:t>
      </w:r>
      <w:r w:rsidRPr="0073594C">
        <w:rPr>
          <w:rFonts w:cs="Arial"/>
          <w:lang w:val="en-US" w:eastAsia="zh-CN"/>
        </w:rPr>
        <w:t>.1.</w:t>
      </w:r>
      <w:r w:rsidRPr="0073594C">
        <w:rPr>
          <w:rFonts w:cs="Arial"/>
        </w:rPr>
        <w:t>3-2: ΔR</w:t>
      </w:r>
      <w:r w:rsidRPr="0073594C">
        <w:rPr>
          <w:rFonts w:cs="Arial"/>
          <w:vertAlign w:val="subscript"/>
        </w:rPr>
        <w:t>IB</w:t>
      </w:r>
      <w:r w:rsidRPr="0073594C">
        <w:rPr>
          <w:rFonts w:cs="Arial"/>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2124"/>
        <w:gridCol w:w="2095"/>
        <w:gridCol w:w="1450"/>
      </w:tblGrid>
      <w:tr w:rsidR="004A3F59" w:rsidRPr="0073594C" w14:paraId="4DD3FD83" w14:textId="77777777" w:rsidTr="005A4037">
        <w:trPr>
          <w:trHeight w:val="187"/>
          <w:jc w:val="center"/>
        </w:trPr>
        <w:tc>
          <w:tcPr>
            <w:tcW w:w="2551" w:type="dxa"/>
            <w:vMerge w:val="restart"/>
          </w:tcPr>
          <w:p w14:paraId="062DD511" w14:textId="77777777" w:rsidR="004A3F59" w:rsidRPr="0073594C" w:rsidRDefault="004A3F59" w:rsidP="005A4037">
            <w:pPr>
              <w:keepNext/>
              <w:keepLines/>
              <w:spacing w:after="0"/>
              <w:jc w:val="center"/>
              <w:rPr>
                <w:rFonts w:ascii="Arial" w:eastAsia="等线" w:hAnsi="Arial"/>
                <w:b/>
                <w:color w:val="000000" w:themeColor="text1"/>
                <w:sz w:val="18"/>
              </w:rPr>
            </w:pPr>
            <w:r w:rsidRPr="0073594C">
              <w:rPr>
                <w:rFonts w:ascii="Arial" w:eastAsia="等线" w:hAnsi="Arial"/>
                <w:b/>
                <w:color w:val="000000" w:themeColor="text1"/>
                <w:sz w:val="18"/>
              </w:rPr>
              <w:t>Inter-band CA combination</w:t>
            </w:r>
          </w:p>
        </w:tc>
        <w:tc>
          <w:tcPr>
            <w:tcW w:w="5666" w:type="dxa"/>
            <w:gridSpan w:val="3"/>
            <w:vAlign w:val="center"/>
          </w:tcPr>
          <w:p w14:paraId="27539DA8" w14:textId="77777777" w:rsidR="004A3F59" w:rsidRPr="0073594C" w:rsidRDefault="004A3F59" w:rsidP="005A4037">
            <w:pPr>
              <w:keepNext/>
              <w:keepLines/>
              <w:spacing w:after="0"/>
              <w:jc w:val="center"/>
              <w:rPr>
                <w:rFonts w:ascii="Arial" w:eastAsia="等线" w:hAnsi="Arial"/>
                <w:b/>
                <w:color w:val="000000" w:themeColor="text1"/>
                <w:sz w:val="18"/>
              </w:rPr>
            </w:pPr>
            <w:r w:rsidRPr="0073594C">
              <w:rPr>
                <w:rFonts w:ascii="Arial" w:eastAsia="等线" w:hAnsi="Arial"/>
                <w:b/>
                <w:color w:val="000000" w:themeColor="text1"/>
                <w:sz w:val="18"/>
              </w:rPr>
              <w:t>ΔR</w:t>
            </w:r>
            <w:r w:rsidRPr="0073594C">
              <w:rPr>
                <w:rFonts w:ascii="Arial" w:eastAsia="等线" w:hAnsi="Arial"/>
                <w:b/>
                <w:color w:val="000000" w:themeColor="text1"/>
                <w:sz w:val="18"/>
                <w:vertAlign w:val="subscript"/>
              </w:rPr>
              <w:t>IB,c</w:t>
            </w:r>
            <w:r w:rsidRPr="0073594C">
              <w:rPr>
                <w:rFonts w:ascii="Arial" w:eastAsia="等线" w:hAnsi="Arial"/>
                <w:b/>
                <w:color w:val="000000" w:themeColor="text1"/>
                <w:sz w:val="18"/>
              </w:rPr>
              <w:t xml:space="preserve"> for NR bands (dB)</w:t>
            </w:r>
            <w:r w:rsidRPr="0073594C">
              <w:rPr>
                <w:rFonts w:ascii="Arial" w:eastAsia="等线" w:hAnsi="Arial"/>
                <w:b/>
                <w:color w:val="000000" w:themeColor="text1"/>
                <w:sz w:val="18"/>
                <w:vertAlign w:val="superscript"/>
              </w:rPr>
              <w:t>*</w:t>
            </w:r>
          </w:p>
        </w:tc>
      </w:tr>
      <w:tr w:rsidR="004A3F59" w:rsidRPr="0073594C" w14:paraId="687C0147" w14:textId="77777777" w:rsidTr="005A4037">
        <w:trPr>
          <w:trHeight w:val="187"/>
          <w:jc w:val="center"/>
        </w:trPr>
        <w:tc>
          <w:tcPr>
            <w:tcW w:w="2551" w:type="dxa"/>
            <w:vMerge/>
            <w:tcBorders>
              <w:bottom w:val="single" w:sz="4" w:space="0" w:color="auto"/>
            </w:tcBorders>
          </w:tcPr>
          <w:p w14:paraId="58B16F5E" w14:textId="77777777" w:rsidR="004A3F59" w:rsidRPr="0073594C" w:rsidRDefault="004A3F59" w:rsidP="005A4037">
            <w:pPr>
              <w:keepNext/>
              <w:keepLines/>
              <w:spacing w:after="0"/>
              <w:jc w:val="center"/>
              <w:rPr>
                <w:rFonts w:ascii="Arial" w:eastAsia="等线" w:hAnsi="Arial"/>
                <w:b/>
                <w:color w:val="000000" w:themeColor="text1"/>
                <w:sz w:val="18"/>
              </w:rPr>
            </w:pPr>
          </w:p>
        </w:tc>
        <w:tc>
          <w:tcPr>
            <w:tcW w:w="5666" w:type="dxa"/>
            <w:gridSpan w:val="3"/>
            <w:vAlign w:val="center"/>
          </w:tcPr>
          <w:p w14:paraId="2A0A4EC1" w14:textId="77777777" w:rsidR="004A3F59" w:rsidRPr="0073594C" w:rsidRDefault="004A3F59" w:rsidP="005A4037">
            <w:pPr>
              <w:keepNext/>
              <w:keepLines/>
              <w:spacing w:after="0"/>
              <w:jc w:val="center"/>
              <w:rPr>
                <w:rFonts w:ascii="Arial" w:eastAsia="等线" w:hAnsi="Arial"/>
                <w:b/>
                <w:color w:val="000000" w:themeColor="text1"/>
                <w:sz w:val="18"/>
              </w:rPr>
            </w:pPr>
            <w:r w:rsidRPr="0073594C">
              <w:rPr>
                <w:rFonts w:ascii="Arial" w:eastAsia="等线" w:hAnsi="Arial"/>
                <w:b/>
                <w:color w:val="000000" w:themeColor="text1"/>
                <w:sz w:val="18"/>
              </w:rPr>
              <w:t>Component band in order of bands in configuration</w:t>
            </w:r>
            <w:r w:rsidRPr="0073594C">
              <w:rPr>
                <w:rFonts w:ascii="Arial" w:eastAsia="等线" w:hAnsi="Arial"/>
                <w:b/>
                <w:color w:val="000000" w:themeColor="text1"/>
                <w:sz w:val="18"/>
                <w:vertAlign w:val="superscript"/>
              </w:rPr>
              <w:t>**</w:t>
            </w:r>
          </w:p>
        </w:tc>
      </w:tr>
      <w:tr w:rsidR="004A3F59" w:rsidRPr="0073594C" w14:paraId="70B26517" w14:textId="77777777" w:rsidTr="005A4037">
        <w:trPr>
          <w:trHeight w:val="187"/>
          <w:jc w:val="center"/>
        </w:trPr>
        <w:tc>
          <w:tcPr>
            <w:tcW w:w="2551" w:type="dxa"/>
            <w:tcBorders>
              <w:bottom w:val="single" w:sz="4" w:space="0" w:color="auto"/>
            </w:tcBorders>
            <w:shd w:val="clear" w:color="auto" w:fill="auto"/>
          </w:tcPr>
          <w:p w14:paraId="7849DF59" w14:textId="77777777" w:rsidR="004A3F59" w:rsidRPr="0073594C" w:rsidRDefault="004A3F59" w:rsidP="005A4037">
            <w:pPr>
              <w:keepNext/>
              <w:keepLines/>
              <w:spacing w:after="0"/>
              <w:jc w:val="center"/>
              <w:rPr>
                <w:rFonts w:ascii="Arial" w:eastAsia="等线" w:hAnsi="Arial"/>
                <w:color w:val="000000" w:themeColor="text1"/>
                <w:sz w:val="18"/>
              </w:rPr>
            </w:pPr>
            <w:r w:rsidRPr="0073594C">
              <w:rPr>
                <w:rFonts w:ascii="Arial" w:eastAsia="宋体" w:hAnsi="Arial"/>
                <w:color w:val="000000"/>
                <w:sz w:val="18"/>
                <w:lang w:eastAsia="zh-CN"/>
              </w:rPr>
              <w:t>CA_n</w:t>
            </w:r>
            <w:r>
              <w:rPr>
                <w:rFonts w:ascii="Arial" w:eastAsia="宋体" w:hAnsi="Arial"/>
                <w:color w:val="000000"/>
                <w:sz w:val="18"/>
                <w:lang w:eastAsia="zh-CN"/>
              </w:rPr>
              <w:t>1A</w:t>
            </w:r>
            <w:r w:rsidRPr="0073594C">
              <w:rPr>
                <w:rFonts w:ascii="Arial" w:eastAsia="宋体" w:hAnsi="Arial"/>
                <w:color w:val="000000"/>
                <w:sz w:val="18"/>
                <w:lang w:eastAsia="zh-CN"/>
              </w:rPr>
              <w:t>-n</w:t>
            </w:r>
            <w:r>
              <w:rPr>
                <w:rFonts w:ascii="Arial" w:eastAsia="宋体" w:hAnsi="Arial"/>
                <w:color w:val="000000"/>
                <w:sz w:val="18"/>
                <w:lang w:eastAsia="zh-CN"/>
              </w:rPr>
              <w:t>78A</w:t>
            </w:r>
            <w:r w:rsidRPr="0073594C">
              <w:rPr>
                <w:rFonts w:ascii="Arial" w:eastAsia="宋体" w:hAnsi="Arial"/>
                <w:color w:val="000000"/>
                <w:sz w:val="18"/>
                <w:lang w:eastAsia="zh-CN"/>
              </w:rPr>
              <w:t>-n</w:t>
            </w:r>
            <w:r>
              <w:rPr>
                <w:rFonts w:ascii="Arial" w:eastAsia="宋体" w:hAnsi="Arial"/>
                <w:color w:val="000000"/>
                <w:sz w:val="18"/>
                <w:lang w:eastAsia="zh-CN"/>
              </w:rPr>
              <w:t>105A</w:t>
            </w:r>
          </w:p>
        </w:tc>
        <w:tc>
          <w:tcPr>
            <w:tcW w:w="2124" w:type="dxa"/>
            <w:vAlign w:val="center"/>
          </w:tcPr>
          <w:p w14:paraId="450A6260" w14:textId="77777777" w:rsidR="004A3F59" w:rsidRPr="0073594C" w:rsidRDefault="004A3F59" w:rsidP="005A4037">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w:t>
            </w:r>
          </w:p>
        </w:tc>
        <w:tc>
          <w:tcPr>
            <w:tcW w:w="2095" w:type="dxa"/>
            <w:vAlign w:val="center"/>
          </w:tcPr>
          <w:p w14:paraId="3A6CDF42" w14:textId="77777777" w:rsidR="004A3F59" w:rsidRPr="0073594C" w:rsidRDefault="004A3F59" w:rsidP="005A4037">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0.5</w:t>
            </w:r>
          </w:p>
        </w:tc>
        <w:tc>
          <w:tcPr>
            <w:tcW w:w="1447" w:type="dxa"/>
            <w:vAlign w:val="center"/>
          </w:tcPr>
          <w:p w14:paraId="7DBDAD68" w14:textId="77777777" w:rsidR="004A3F59" w:rsidRPr="0073594C" w:rsidRDefault="004A3F59" w:rsidP="005A4037">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0.2</w:t>
            </w:r>
          </w:p>
        </w:tc>
      </w:tr>
      <w:tr w:rsidR="004A3F59" w:rsidRPr="0073594C" w14:paraId="75023584" w14:textId="77777777" w:rsidTr="005A4037">
        <w:trPr>
          <w:trHeight w:val="187"/>
          <w:jc w:val="center"/>
        </w:trPr>
        <w:tc>
          <w:tcPr>
            <w:tcW w:w="8220" w:type="dxa"/>
            <w:gridSpan w:val="4"/>
            <w:tcBorders>
              <w:top w:val="single" w:sz="4" w:space="0" w:color="auto"/>
            </w:tcBorders>
            <w:shd w:val="clear" w:color="auto" w:fill="auto"/>
          </w:tcPr>
          <w:p w14:paraId="06DD1C5E" w14:textId="77777777" w:rsidR="004A3F59" w:rsidRPr="0073594C" w:rsidRDefault="004A3F59" w:rsidP="005A4037">
            <w:pPr>
              <w:keepLines/>
              <w:spacing w:after="0"/>
              <w:ind w:left="870" w:hanging="870"/>
              <w:rPr>
                <w:rFonts w:eastAsia="等线" w:cs="Arial"/>
                <w:color w:val="000000" w:themeColor="text1"/>
                <w:lang w:eastAsia="ja-JP"/>
              </w:rPr>
            </w:pPr>
            <w:r w:rsidRPr="0073594C">
              <w:rPr>
                <w:rFonts w:ascii="Arial" w:eastAsia="等线" w:hAnsi="Arial" w:cs="Arial"/>
                <w:color w:val="000000" w:themeColor="text1"/>
                <w:sz w:val="18"/>
                <w:lang w:eastAsia="ja-JP"/>
              </w:rPr>
              <w:t>NOTE *:</w:t>
            </w:r>
            <w:r w:rsidRPr="0073594C">
              <w:rPr>
                <w:rFonts w:ascii="Arial" w:eastAsia="等线" w:hAnsi="Arial" w:cs="Arial"/>
                <w:color w:val="000000" w:themeColor="text1"/>
                <w:sz w:val="18"/>
                <w:lang w:eastAsia="ja-JP"/>
              </w:rPr>
              <w:tab/>
              <w:t xml:space="preserve"> “-” denotes ΔR</w:t>
            </w:r>
            <w:r w:rsidRPr="0073594C">
              <w:rPr>
                <w:rFonts w:ascii="Arial" w:eastAsia="等线" w:hAnsi="Arial" w:cs="Arial"/>
                <w:color w:val="000000" w:themeColor="text1"/>
                <w:sz w:val="18"/>
                <w:vertAlign w:val="subscript"/>
                <w:lang w:eastAsia="ja-JP"/>
              </w:rPr>
              <w:t>IB,c</w:t>
            </w:r>
            <w:r w:rsidRPr="0073594C">
              <w:rPr>
                <w:rFonts w:ascii="Arial" w:eastAsia="等线" w:hAnsi="Arial" w:cs="Arial"/>
                <w:color w:val="000000" w:themeColor="text1"/>
                <w:sz w:val="18"/>
                <w:lang w:eastAsia="ja-JP"/>
              </w:rPr>
              <w:t xml:space="preserve"> = 0.</w:t>
            </w:r>
          </w:p>
          <w:p w14:paraId="6B96031C" w14:textId="77777777" w:rsidR="004A3F59" w:rsidRPr="0073594C" w:rsidRDefault="004A3F59" w:rsidP="005A4037">
            <w:pPr>
              <w:keepLines/>
              <w:spacing w:after="0"/>
              <w:ind w:left="870" w:hanging="870"/>
              <w:rPr>
                <w:rFonts w:ascii="Arial" w:eastAsia="等线" w:hAnsi="Arial"/>
                <w:color w:val="000000" w:themeColor="text1"/>
                <w:sz w:val="18"/>
                <w:lang w:val="en-US"/>
              </w:rPr>
            </w:pPr>
            <w:r w:rsidRPr="0073594C">
              <w:rPr>
                <w:rFonts w:ascii="Arial" w:eastAsia="等线" w:hAnsi="Arial" w:cs="Arial"/>
                <w:color w:val="000000" w:themeColor="text1"/>
                <w:sz w:val="18"/>
                <w:lang w:eastAsia="ja-JP"/>
              </w:rPr>
              <w:t>NOTE **:</w:t>
            </w:r>
            <w:r w:rsidRPr="0073594C">
              <w:rPr>
                <w:rFonts w:ascii="Arial" w:eastAsia="等线" w:hAnsi="Arial" w:cs="Arial"/>
                <w:color w:val="000000" w:themeColor="text1"/>
                <w:sz w:val="18"/>
                <w:lang w:eastAsia="ja-JP"/>
              </w:rPr>
              <w:tab/>
              <w:t>The component band order in the configuration should be listed by the order of NR bands, such as for CA_n1-n3-n8 the band order from left to right is n1, n3 and n8.</w:t>
            </w:r>
          </w:p>
        </w:tc>
      </w:tr>
    </w:tbl>
    <w:p w14:paraId="70CBFBF7" w14:textId="77777777" w:rsidR="004A3F59" w:rsidRPr="0073594C" w:rsidRDefault="004A3F59" w:rsidP="004A3F59"/>
    <w:p w14:paraId="5C8E2C0A" w14:textId="20E6ED5F" w:rsidR="004A3F59" w:rsidRPr="006A0293" w:rsidRDefault="004A3F59" w:rsidP="004A3F59">
      <w:pPr>
        <w:pStyle w:val="31"/>
        <w:rPr>
          <w:rFonts w:cs="Arial"/>
          <w:color w:val="000000" w:themeColor="text1"/>
          <w:szCs w:val="28"/>
        </w:rPr>
      </w:pPr>
      <w:bookmarkStart w:id="637" w:name="_Toc136288553"/>
      <w:r w:rsidRPr="004A3F59">
        <w:rPr>
          <w:rFonts w:cs="Arial"/>
          <w:color w:val="000000" w:themeColor="text1"/>
          <w:szCs w:val="28"/>
        </w:rPr>
        <w:t>5.60</w:t>
      </w:r>
      <w:r w:rsidRPr="006A0293">
        <w:rPr>
          <w:rFonts w:cs="Arial"/>
          <w:color w:val="000000" w:themeColor="text1"/>
          <w:szCs w:val="28"/>
        </w:rPr>
        <w:t>.2</w:t>
      </w:r>
      <w:r w:rsidRPr="006A0293">
        <w:rPr>
          <w:rFonts w:cs="Arial"/>
          <w:color w:val="000000" w:themeColor="text1"/>
          <w:szCs w:val="28"/>
        </w:rPr>
        <w:tab/>
        <w:t>Specific for 2 bands UL CA</w:t>
      </w:r>
      <w:bookmarkEnd w:id="637"/>
    </w:p>
    <w:p w14:paraId="553C5878" w14:textId="18C18375" w:rsidR="004A3F59" w:rsidRPr="006A0293" w:rsidRDefault="004A3F59" w:rsidP="004A3F59">
      <w:pPr>
        <w:pStyle w:val="41"/>
      </w:pPr>
      <w:bookmarkStart w:id="638" w:name="_Toc136288554"/>
      <w:r>
        <w:rPr>
          <w:rFonts w:hint="eastAsia"/>
        </w:rPr>
        <w:t>5.</w:t>
      </w:r>
      <w:r>
        <w:t>60</w:t>
      </w:r>
      <w:r w:rsidRPr="0073594C">
        <w:rPr>
          <w:rFonts w:hint="eastAsia"/>
        </w:rPr>
        <w:t>.</w:t>
      </w:r>
      <w:r w:rsidRPr="0073594C">
        <w:t>2.1</w:t>
      </w:r>
      <w:r w:rsidRPr="0073594C">
        <w:tab/>
      </w:r>
      <w:r w:rsidRPr="0073594C">
        <w:rPr>
          <w:rFonts w:hint="eastAsia"/>
        </w:rPr>
        <w:t>UE co-existence studies</w:t>
      </w:r>
      <w:bookmarkEnd w:id="638"/>
    </w:p>
    <w:p w14:paraId="2A958982" w14:textId="303D25C4" w:rsidR="004A3F59" w:rsidRPr="0073594C" w:rsidRDefault="004A3F59" w:rsidP="004A3F59">
      <w:r w:rsidRPr="0073594C">
        <w:t xml:space="preserve">Table </w:t>
      </w:r>
      <w:r>
        <w:rPr>
          <w:rFonts w:hint="eastAsia"/>
          <w:lang w:val="en-US" w:eastAsia="zh-CN"/>
        </w:rPr>
        <w:t>5.</w:t>
      </w:r>
      <w:r>
        <w:rPr>
          <w:lang w:val="en-US" w:eastAsia="zh-CN"/>
        </w:rPr>
        <w:t>x</w:t>
      </w:r>
      <w:r w:rsidRPr="0073594C">
        <w:rPr>
          <w:rFonts w:hint="eastAsia"/>
          <w:lang w:val="en-US" w:eastAsia="zh-CN"/>
        </w:rPr>
        <w:t>.2</w:t>
      </w:r>
      <w:r w:rsidRPr="0073594C">
        <w:rPr>
          <w:lang w:eastAsia="zh-CN"/>
        </w:rPr>
        <w:t>.</w:t>
      </w:r>
      <w:r>
        <w:rPr>
          <w:lang w:val="en-US" w:eastAsia="zh-CN"/>
        </w:rPr>
        <w:t>1</w:t>
      </w:r>
      <w:r w:rsidRPr="0073594C">
        <w:t>-1 lists B</w:t>
      </w:r>
      <w:r w:rsidRPr="0073594C">
        <w:rPr>
          <w:rFonts w:hint="eastAsia"/>
          <w:lang w:eastAsia="ja-JP"/>
        </w:rPr>
        <w:t xml:space="preserve">and </w:t>
      </w:r>
      <w:r w:rsidRPr="0073594C">
        <w:rPr>
          <w:lang w:val="en-US" w:eastAsia="zh-CN"/>
        </w:rPr>
        <w:t>n</w:t>
      </w:r>
      <w:r>
        <w:rPr>
          <w:lang w:val="en-US" w:eastAsia="zh-CN"/>
        </w:rPr>
        <w:t>1</w:t>
      </w:r>
      <w:r w:rsidRPr="0073594C">
        <w:rPr>
          <w:rFonts w:hint="eastAsia"/>
          <w:lang w:eastAsia="ja-JP"/>
        </w:rPr>
        <w:t xml:space="preserve"> </w:t>
      </w:r>
      <w:r w:rsidRPr="0073594C">
        <w:t>+ B</w:t>
      </w:r>
      <w:r w:rsidRPr="0073594C">
        <w:rPr>
          <w:rFonts w:hint="eastAsia"/>
          <w:lang w:eastAsia="ja-JP"/>
        </w:rPr>
        <w:t xml:space="preserve">and </w:t>
      </w:r>
      <w:r w:rsidRPr="0073594C">
        <w:rPr>
          <w:lang w:val="en-US" w:eastAsia="zh-CN"/>
        </w:rPr>
        <w:t>n</w:t>
      </w:r>
      <w:r>
        <w:rPr>
          <w:lang w:val="en-US" w:eastAsia="zh-CN"/>
        </w:rPr>
        <w:t>78 2UL bands CA</w:t>
      </w:r>
      <w:r w:rsidRPr="0073594C">
        <w:t xml:space="preserve">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order IMD f</w:t>
      </w:r>
      <w:r>
        <w:t>or the UE coexistence analysis.</w:t>
      </w:r>
    </w:p>
    <w:p w14:paraId="45C8F713" w14:textId="698B3360" w:rsidR="004A3F59" w:rsidRPr="0073594C" w:rsidRDefault="004A3F59" w:rsidP="004A3F59">
      <w:r>
        <w:t>Table 5.x</w:t>
      </w:r>
      <w:r w:rsidRPr="0073594C">
        <w:t>.2.</w:t>
      </w:r>
      <w:r>
        <w:t>1</w:t>
      </w:r>
      <w:r w:rsidRPr="0073594C">
        <w:t>-2 lists B</w:t>
      </w:r>
      <w:r w:rsidRPr="0073594C">
        <w:rPr>
          <w:rFonts w:hint="eastAsia"/>
          <w:lang w:eastAsia="ja-JP"/>
        </w:rPr>
        <w:t xml:space="preserve">and </w:t>
      </w:r>
      <w:r w:rsidRPr="0073594C">
        <w:rPr>
          <w:lang w:val="en-US" w:eastAsia="zh-CN"/>
        </w:rPr>
        <w:t>n</w:t>
      </w:r>
      <w:r>
        <w:rPr>
          <w:lang w:val="en-US" w:eastAsia="zh-CN"/>
        </w:rPr>
        <w:t>1</w:t>
      </w:r>
      <w:r w:rsidRPr="0073594C">
        <w:rPr>
          <w:rFonts w:hint="eastAsia"/>
          <w:lang w:eastAsia="ja-JP"/>
        </w:rPr>
        <w:t xml:space="preserve"> </w:t>
      </w:r>
      <w:r w:rsidRPr="0073594C">
        <w:t>+ B</w:t>
      </w:r>
      <w:r w:rsidRPr="0073594C">
        <w:rPr>
          <w:rFonts w:hint="eastAsia"/>
          <w:lang w:eastAsia="ja-JP"/>
        </w:rPr>
        <w:t xml:space="preserve">and </w:t>
      </w:r>
      <w:r w:rsidRPr="0073594C">
        <w:rPr>
          <w:lang w:val="en-US" w:eastAsia="zh-CN"/>
        </w:rPr>
        <w:t>n</w:t>
      </w:r>
      <w:r>
        <w:rPr>
          <w:lang w:val="en-US" w:eastAsia="zh-CN"/>
        </w:rPr>
        <w:t>105 2UL bands CA</w:t>
      </w:r>
      <w:r w:rsidRPr="0073594C">
        <w:t xml:space="preserve">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order IMD f</w:t>
      </w:r>
      <w:r>
        <w:t>or the UE coexistence analysis.</w:t>
      </w:r>
    </w:p>
    <w:p w14:paraId="49BB6C3E" w14:textId="589C4E4D" w:rsidR="004A3F59" w:rsidRPr="0073594C" w:rsidRDefault="004A3F59" w:rsidP="004A3F59">
      <w:r>
        <w:t>Table 5.x</w:t>
      </w:r>
      <w:r w:rsidRPr="0073594C">
        <w:t>.2.</w:t>
      </w:r>
      <w:r>
        <w:t>1</w:t>
      </w:r>
      <w:r w:rsidRPr="0073594C">
        <w:t>-3 lists B</w:t>
      </w:r>
      <w:r w:rsidRPr="0073594C">
        <w:rPr>
          <w:rFonts w:hint="eastAsia"/>
          <w:lang w:eastAsia="ja-JP"/>
        </w:rPr>
        <w:t xml:space="preserve">and </w:t>
      </w:r>
      <w:r w:rsidRPr="0073594C">
        <w:rPr>
          <w:lang w:val="en-US" w:eastAsia="zh-CN"/>
        </w:rPr>
        <w:t>n</w:t>
      </w:r>
      <w:r>
        <w:rPr>
          <w:lang w:val="en-US" w:eastAsia="zh-CN"/>
        </w:rPr>
        <w:t xml:space="preserve">78 </w:t>
      </w:r>
      <w:r w:rsidRPr="0073594C">
        <w:t>+ B</w:t>
      </w:r>
      <w:r w:rsidRPr="0073594C">
        <w:rPr>
          <w:rFonts w:hint="eastAsia"/>
          <w:lang w:eastAsia="ja-JP"/>
        </w:rPr>
        <w:t xml:space="preserve">and </w:t>
      </w:r>
      <w:r w:rsidRPr="0073594C">
        <w:rPr>
          <w:lang w:val="en-US" w:eastAsia="zh-CN"/>
        </w:rPr>
        <w:t>n</w:t>
      </w:r>
      <w:r>
        <w:rPr>
          <w:lang w:val="en-US" w:eastAsia="zh-CN"/>
        </w:rPr>
        <w:t>105</w:t>
      </w:r>
      <w:r w:rsidRPr="0073594C">
        <w:rPr>
          <w:lang w:val="en-US" w:eastAsia="zh-CN"/>
        </w:rPr>
        <w:t xml:space="preserve"> 2UL bands CA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order IMD f</w:t>
      </w:r>
      <w:r>
        <w:t>or the UE coexistence analysis.</w:t>
      </w:r>
    </w:p>
    <w:p w14:paraId="1344B73E" w14:textId="401CA34A" w:rsidR="004A3F59" w:rsidRPr="0073594C" w:rsidRDefault="004A3F59" w:rsidP="004A3F59">
      <w:pPr>
        <w:jc w:val="center"/>
        <w:rPr>
          <w:lang w:eastAsia="zh-CN"/>
        </w:rPr>
      </w:pPr>
      <w:r w:rsidRPr="0073594C">
        <w:rPr>
          <w:rFonts w:ascii="Arial" w:hAnsi="Arial" w:cs="Arial"/>
          <w:b/>
          <w:bCs/>
          <w:lang w:val="en-US"/>
        </w:rPr>
        <w:t xml:space="preserve">Table </w:t>
      </w:r>
      <w:r w:rsidRPr="0073594C">
        <w:rPr>
          <w:rFonts w:ascii="Arial" w:hAnsi="Arial" w:cs="Arial" w:hint="eastAsia"/>
          <w:b/>
          <w:bCs/>
          <w:lang w:val="en-US" w:eastAsia="zh-CN"/>
        </w:rPr>
        <w:t>5.</w:t>
      </w:r>
      <w:r>
        <w:rPr>
          <w:rFonts w:ascii="Arial" w:hAnsi="Arial" w:cs="Arial"/>
          <w:b/>
          <w:bCs/>
          <w:lang w:val="en-US" w:eastAsia="zh-CN"/>
        </w:rPr>
        <w:t>60</w:t>
      </w:r>
      <w:r w:rsidRPr="0073594C">
        <w:rPr>
          <w:rFonts w:ascii="Arial" w:hAnsi="Arial" w:cs="Arial"/>
          <w:b/>
          <w:bCs/>
          <w:lang w:val="en-US" w:eastAsia="zh-CN"/>
        </w:rPr>
        <w:t>.2</w:t>
      </w:r>
      <w:r w:rsidRPr="0073594C">
        <w:rPr>
          <w:rFonts w:ascii="Arial" w:hAnsi="Arial" w:cs="Arial"/>
          <w:b/>
          <w:bCs/>
          <w:lang w:val="en-US"/>
        </w:rPr>
        <w:t>.</w:t>
      </w:r>
      <w:r>
        <w:rPr>
          <w:rFonts w:ascii="Arial" w:hAnsi="Arial" w:cs="Arial"/>
          <w:b/>
          <w:bCs/>
          <w:lang w:val="en-US" w:eastAsia="zh-CN"/>
        </w:rPr>
        <w:t>1</w:t>
      </w:r>
      <w:r w:rsidRPr="0073594C">
        <w:rPr>
          <w:rFonts w:ascii="Arial" w:hAnsi="Arial" w:cs="Arial"/>
          <w:b/>
          <w:bCs/>
          <w:lang w:val="en-US"/>
        </w:rPr>
        <w:t xml:space="preserve">-1: Band </w:t>
      </w:r>
      <w:r w:rsidRPr="0073594C">
        <w:rPr>
          <w:rFonts w:ascii="Arial" w:hAnsi="Arial" w:cs="Arial"/>
          <w:b/>
          <w:bCs/>
          <w:lang w:val="en-US" w:eastAsia="zh-CN"/>
        </w:rPr>
        <w:t>n</w:t>
      </w:r>
      <w:r>
        <w:rPr>
          <w:rFonts w:ascii="Arial" w:hAnsi="Arial" w:cs="Arial"/>
          <w:b/>
          <w:bCs/>
          <w:lang w:val="en-US" w:eastAsia="zh-CN"/>
        </w:rPr>
        <w:t>1</w:t>
      </w:r>
      <w:r w:rsidRPr="0073594C">
        <w:rPr>
          <w:rFonts w:ascii="Arial" w:hAnsi="Arial" w:cs="Arial"/>
          <w:b/>
          <w:bCs/>
          <w:lang w:val="en-US"/>
        </w:rPr>
        <w:t xml:space="preserve"> and Band </w:t>
      </w:r>
      <w:r w:rsidRPr="0073594C">
        <w:rPr>
          <w:rFonts w:ascii="Arial" w:hAnsi="Arial" w:cs="Arial"/>
          <w:b/>
          <w:bCs/>
          <w:lang w:val="en-US" w:eastAsia="zh-CN"/>
        </w:rPr>
        <w:t>n</w:t>
      </w:r>
      <w:r>
        <w:rPr>
          <w:rFonts w:ascii="Arial" w:hAnsi="Arial" w:cs="Arial"/>
          <w:b/>
          <w:bCs/>
          <w:lang w:val="en-US" w:eastAsia="zh-CN"/>
        </w:rPr>
        <w:t>78</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harmonics and IMD products</w:t>
      </w:r>
    </w:p>
    <w:tbl>
      <w:tblPr>
        <w:tblW w:w="10060" w:type="dxa"/>
        <w:tblInd w:w="113" w:type="dxa"/>
        <w:tblLook w:val="04A0" w:firstRow="1" w:lastRow="0" w:firstColumn="1" w:lastColumn="0" w:noHBand="0" w:noVBand="1"/>
      </w:tblPr>
      <w:tblGrid>
        <w:gridCol w:w="2547"/>
        <w:gridCol w:w="1843"/>
        <w:gridCol w:w="1842"/>
        <w:gridCol w:w="1985"/>
        <w:gridCol w:w="1843"/>
      </w:tblGrid>
      <w:tr w:rsidR="004A3F59" w:rsidRPr="0073594C" w14:paraId="335204E8" w14:textId="77777777" w:rsidTr="005A4037">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368C41" w14:textId="77777777" w:rsidR="004A3F59" w:rsidRPr="0073594C" w:rsidRDefault="004A3F59" w:rsidP="005A4037">
            <w:pPr>
              <w:spacing w:after="0"/>
              <w:rPr>
                <w:rFonts w:ascii="Arial" w:hAnsi="Arial" w:cs="Arial"/>
                <w:b/>
                <w:bCs/>
                <w:color w:val="000000"/>
                <w:sz w:val="18"/>
                <w:szCs w:val="18"/>
                <w:lang w:val="en-US" w:eastAsia="ja-JP"/>
              </w:rPr>
            </w:pPr>
            <w:r>
              <w:rPr>
                <w:rFonts w:ascii="Arial" w:hAnsi="Arial" w:cs="Arial"/>
                <w:b/>
                <w:bCs/>
                <w:color w:val="000000"/>
                <w:sz w:val="18"/>
                <w:szCs w:val="18"/>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1DAF8570" w14:textId="77777777" w:rsidR="004A3F59" w:rsidRPr="0073594C" w:rsidRDefault="004A3F59"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fx_low</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719EDBC6" w14:textId="77777777" w:rsidR="004A3F59" w:rsidRPr="0073594C" w:rsidRDefault="004A3F59"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fx_high</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76621CB5" w14:textId="77777777" w:rsidR="004A3F59" w:rsidRPr="0073594C" w:rsidRDefault="004A3F59"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fy_low</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2CF44D9B" w14:textId="77777777" w:rsidR="004A3F59" w:rsidRPr="0073594C" w:rsidRDefault="004A3F59"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fy_high</w:t>
            </w:r>
          </w:p>
        </w:tc>
      </w:tr>
      <w:tr w:rsidR="004A3F59" w:rsidRPr="0073594C" w14:paraId="16A4F03F"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C930AB3"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UL Frequency [MHz]</w:t>
            </w:r>
          </w:p>
        </w:tc>
        <w:tc>
          <w:tcPr>
            <w:tcW w:w="1843" w:type="dxa"/>
            <w:tcBorders>
              <w:top w:val="nil"/>
              <w:left w:val="nil"/>
              <w:bottom w:val="single" w:sz="4" w:space="0" w:color="auto"/>
              <w:right w:val="single" w:sz="4" w:space="0" w:color="auto"/>
            </w:tcBorders>
            <w:shd w:val="clear" w:color="auto" w:fill="auto"/>
            <w:noWrap/>
            <w:vAlign w:val="center"/>
          </w:tcPr>
          <w:p w14:paraId="600E6DBC"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1920</w:t>
            </w:r>
          </w:p>
        </w:tc>
        <w:tc>
          <w:tcPr>
            <w:tcW w:w="1842" w:type="dxa"/>
            <w:tcBorders>
              <w:top w:val="nil"/>
              <w:left w:val="nil"/>
              <w:bottom w:val="single" w:sz="4" w:space="0" w:color="auto"/>
              <w:right w:val="single" w:sz="4" w:space="0" w:color="auto"/>
            </w:tcBorders>
            <w:shd w:val="clear" w:color="auto" w:fill="auto"/>
            <w:noWrap/>
            <w:vAlign w:val="center"/>
          </w:tcPr>
          <w:p w14:paraId="2494B71D"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1980</w:t>
            </w:r>
          </w:p>
        </w:tc>
        <w:tc>
          <w:tcPr>
            <w:tcW w:w="1985" w:type="dxa"/>
            <w:tcBorders>
              <w:top w:val="nil"/>
              <w:left w:val="nil"/>
              <w:bottom w:val="single" w:sz="4" w:space="0" w:color="auto"/>
              <w:right w:val="single" w:sz="4" w:space="0" w:color="auto"/>
            </w:tcBorders>
            <w:shd w:val="clear" w:color="auto" w:fill="auto"/>
            <w:noWrap/>
            <w:vAlign w:val="center"/>
          </w:tcPr>
          <w:p w14:paraId="7841AA00"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3300</w:t>
            </w:r>
          </w:p>
        </w:tc>
        <w:tc>
          <w:tcPr>
            <w:tcW w:w="1843" w:type="dxa"/>
            <w:tcBorders>
              <w:top w:val="nil"/>
              <w:left w:val="nil"/>
              <w:bottom w:val="single" w:sz="4" w:space="0" w:color="auto"/>
              <w:right w:val="single" w:sz="4" w:space="0" w:color="auto"/>
            </w:tcBorders>
            <w:shd w:val="clear" w:color="auto" w:fill="auto"/>
            <w:noWrap/>
            <w:vAlign w:val="center"/>
          </w:tcPr>
          <w:p w14:paraId="0A23B35F"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3800</w:t>
            </w:r>
          </w:p>
        </w:tc>
      </w:tr>
      <w:tr w:rsidR="004A3F59" w:rsidRPr="0073594C" w14:paraId="12C508ED"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0A16538"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DL Frequency [MHz]</w:t>
            </w:r>
          </w:p>
        </w:tc>
        <w:tc>
          <w:tcPr>
            <w:tcW w:w="1843" w:type="dxa"/>
            <w:tcBorders>
              <w:top w:val="nil"/>
              <w:left w:val="nil"/>
              <w:bottom w:val="single" w:sz="4" w:space="0" w:color="auto"/>
              <w:right w:val="single" w:sz="4" w:space="0" w:color="auto"/>
            </w:tcBorders>
            <w:shd w:val="clear" w:color="auto" w:fill="auto"/>
            <w:noWrap/>
            <w:vAlign w:val="center"/>
          </w:tcPr>
          <w:p w14:paraId="5AB5085B"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2110</w:t>
            </w:r>
          </w:p>
        </w:tc>
        <w:tc>
          <w:tcPr>
            <w:tcW w:w="1842" w:type="dxa"/>
            <w:tcBorders>
              <w:top w:val="nil"/>
              <w:left w:val="nil"/>
              <w:bottom w:val="single" w:sz="4" w:space="0" w:color="auto"/>
              <w:right w:val="single" w:sz="4" w:space="0" w:color="auto"/>
            </w:tcBorders>
            <w:shd w:val="clear" w:color="auto" w:fill="auto"/>
            <w:noWrap/>
            <w:vAlign w:val="center"/>
          </w:tcPr>
          <w:p w14:paraId="6E0E844A"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2170</w:t>
            </w:r>
          </w:p>
        </w:tc>
        <w:tc>
          <w:tcPr>
            <w:tcW w:w="1985" w:type="dxa"/>
            <w:tcBorders>
              <w:top w:val="nil"/>
              <w:left w:val="nil"/>
              <w:bottom w:val="single" w:sz="4" w:space="0" w:color="auto"/>
              <w:right w:val="single" w:sz="4" w:space="0" w:color="auto"/>
            </w:tcBorders>
            <w:shd w:val="clear" w:color="auto" w:fill="auto"/>
            <w:noWrap/>
            <w:vAlign w:val="center"/>
          </w:tcPr>
          <w:p w14:paraId="3DF6070A"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3300</w:t>
            </w:r>
          </w:p>
        </w:tc>
        <w:tc>
          <w:tcPr>
            <w:tcW w:w="1843" w:type="dxa"/>
            <w:tcBorders>
              <w:top w:val="nil"/>
              <w:left w:val="nil"/>
              <w:bottom w:val="single" w:sz="4" w:space="0" w:color="auto"/>
              <w:right w:val="single" w:sz="4" w:space="0" w:color="auto"/>
            </w:tcBorders>
            <w:shd w:val="clear" w:color="auto" w:fill="auto"/>
            <w:noWrap/>
            <w:vAlign w:val="center"/>
          </w:tcPr>
          <w:p w14:paraId="2278E3BA"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3800</w:t>
            </w:r>
          </w:p>
        </w:tc>
      </w:tr>
      <w:tr w:rsidR="004A3F59" w:rsidRPr="0073594C" w14:paraId="2B3F811A"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BF421F9"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2nd order IMD products</w:t>
            </w:r>
          </w:p>
        </w:tc>
        <w:tc>
          <w:tcPr>
            <w:tcW w:w="1843" w:type="dxa"/>
            <w:tcBorders>
              <w:top w:val="nil"/>
              <w:left w:val="nil"/>
              <w:bottom w:val="single" w:sz="4" w:space="0" w:color="auto"/>
              <w:right w:val="single" w:sz="4" w:space="0" w:color="auto"/>
            </w:tcBorders>
            <w:shd w:val="clear" w:color="auto" w:fill="auto"/>
            <w:noWrap/>
            <w:vAlign w:val="center"/>
          </w:tcPr>
          <w:p w14:paraId="4FC817EF"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fx_high|</w:t>
            </w:r>
          </w:p>
        </w:tc>
        <w:tc>
          <w:tcPr>
            <w:tcW w:w="1842" w:type="dxa"/>
            <w:tcBorders>
              <w:top w:val="nil"/>
              <w:left w:val="nil"/>
              <w:bottom w:val="single" w:sz="4" w:space="0" w:color="auto"/>
              <w:right w:val="single" w:sz="4" w:space="0" w:color="auto"/>
            </w:tcBorders>
            <w:shd w:val="clear" w:color="auto" w:fill="auto"/>
            <w:noWrap/>
            <w:vAlign w:val="center"/>
          </w:tcPr>
          <w:p w14:paraId="4A4B1ACB"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fx_low|</w:t>
            </w:r>
          </w:p>
        </w:tc>
        <w:tc>
          <w:tcPr>
            <w:tcW w:w="1985" w:type="dxa"/>
            <w:tcBorders>
              <w:top w:val="nil"/>
              <w:left w:val="nil"/>
              <w:bottom w:val="single" w:sz="4" w:space="0" w:color="auto"/>
              <w:right w:val="single" w:sz="4" w:space="0" w:color="auto"/>
            </w:tcBorders>
            <w:shd w:val="clear" w:color="auto" w:fill="auto"/>
            <w:noWrap/>
            <w:vAlign w:val="center"/>
          </w:tcPr>
          <w:p w14:paraId="3E4FB7F6"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fx_low|</w:t>
            </w:r>
          </w:p>
        </w:tc>
        <w:tc>
          <w:tcPr>
            <w:tcW w:w="1843" w:type="dxa"/>
            <w:tcBorders>
              <w:top w:val="nil"/>
              <w:left w:val="nil"/>
              <w:bottom w:val="single" w:sz="4" w:space="0" w:color="auto"/>
              <w:right w:val="single" w:sz="4" w:space="0" w:color="auto"/>
            </w:tcBorders>
            <w:shd w:val="clear" w:color="auto" w:fill="auto"/>
            <w:noWrap/>
            <w:vAlign w:val="center"/>
          </w:tcPr>
          <w:p w14:paraId="13512685"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fx_high|</w:t>
            </w:r>
          </w:p>
        </w:tc>
      </w:tr>
      <w:tr w:rsidR="004A3F59" w:rsidRPr="0073594C" w14:paraId="59C212F6"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E48928B"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012ABF02"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1320</w:t>
            </w:r>
          </w:p>
        </w:tc>
        <w:tc>
          <w:tcPr>
            <w:tcW w:w="1842" w:type="dxa"/>
            <w:tcBorders>
              <w:top w:val="nil"/>
              <w:left w:val="nil"/>
              <w:bottom w:val="single" w:sz="4" w:space="0" w:color="auto"/>
              <w:right w:val="single" w:sz="4" w:space="0" w:color="auto"/>
            </w:tcBorders>
            <w:shd w:val="clear" w:color="auto" w:fill="auto"/>
            <w:noWrap/>
            <w:vAlign w:val="center"/>
          </w:tcPr>
          <w:p w14:paraId="5FEE6167"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1880</w:t>
            </w:r>
          </w:p>
        </w:tc>
        <w:tc>
          <w:tcPr>
            <w:tcW w:w="1985" w:type="dxa"/>
            <w:tcBorders>
              <w:top w:val="nil"/>
              <w:left w:val="nil"/>
              <w:bottom w:val="single" w:sz="4" w:space="0" w:color="auto"/>
              <w:right w:val="single" w:sz="4" w:space="0" w:color="auto"/>
            </w:tcBorders>
            <w:shd w:val="clear" w:color="auto" w:fill="auto"/>
            <w:noWrap/>
            <w:vAlign w:val="center"/>
          </w:tcPr>
          <w:p w14:paraId="571B96AB"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5220</w:t>
            </w:r>
          </w:p>
        </w:tc>
        <w:tc>
          <w:tcPr>
            <w:tcW w:w="1843" w:type="dxa"/>
            <w:tcBorders>
              <w:top w:val="nil"/>
              <w:left w:val="nil"/>
              <w:bottom w:val="single" w:sz="4" w:space="0" w:color="auto"/>
              <w:right w:val="single" w:sz="4" w:space="0" w:color="auto"/>
            </w:tcBorders>
            <w:shd w:val="clear" w:color="auto" w:fill="auto"/>
            <w:noWrap/>
            <w:vAlign w:val="center"/>
          </w:tcPr>
          <w:p w14:paraId="586FF2CA"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5780</w:t>
            </w:r>
          </w:p>
        </w:tc>
      </w:tr>
      <w:tr w:rsidR="004A3F59" w:rsidRPr="0073594C" w14:paraId="4E6AD2E4"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55E5092"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0E45A56B"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fy_high|</w:t>
            </w:r>
          </w:p>
        </w:tc>
        <w:tc>
          <w:tcPr>
            <w:tcW w:w="1842" w:type="dxa"/>
            <w:tcBorders>
              <w:top w:val="nil"/>
              <w:left w:val="nil"/>
              <w:bottom w:val="single" w:sz="4" w:space="0" w:color="auto"/>
              <w:right w:val="single" w:sz="4" w:space="0" w:color="auto"/>
            </w:tcBorders>
            <w:shd w:val="clear" w:color="auto" w:fill="auto"/>
            <w:noWrap/>
            <w:vAlign w:val="center"/>
          </w:tcPr>
          <w:p w14:paraId="20E7AC13"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fy_low|</w:t>
            </w:r>
          </w:p>
        </w:tc>
        <w:tc>
          <w:tcPr>
            <w:tcW w:w="1985" w:type="dxa"/>
            <w:tcBorders>
              <w:top w:val="nil"/>
              <w:left w:val="nil"/>
              <w:bottom w:val="single" w:sz="4" w:space="0" w:color="auto"/>
              <w:right w:val="single" w:sz="4" w:space="0" w:color="auto"/>
            </w:tcBorders>
            <w:shd w:val="clear" w:color="auto" w:fill="auto"/>
            <w:noWrap/>
            <w:vAlign w:val="center"/>
          </w:tcPr>
          <w:p w14:paraId="72C12333"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fx_high|</w:t>
            </w:r>
          </w:p>
        </w:tc>
        <w:tc>
          <w:tcPr>
            <w:tcW w:w="1843" w:type="dxa"/>
            <w:tcBorders>
              <w:top w:val="nil"/>
              <w:left w:val="nil"/>
              <w:bottom w:val="single" w:sz="4" w:space="0" w:color="auto"/>
              <w:right w:val="single" w:sz="4" w:space="0" w:color="auto"/>
            </w:tcBorders>
            <w:shd w:val="clear" w:color="auto" w:fill="auto"/>
            <w:noWrap/>
            <w:vAlign w:val="center"/>
          </w:tcPr>
          <w:p w14:paraId="7670549C"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 fx_low|</w:t>
            </w:r>
          </w:p>
        </w:tc>
      </w:tr>
      <w:tr w:rsidR="004A3F59" w:rsidRPr="0073594C" w14:paraId="0224205E"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3295628"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13DB3ADD" w14:textId="77777777" w:rsidR="004A3F59" w:rsidRPr="00763B7B" w:rsidRDefault="004A3F59" w:rsidP="005A4037">
            <w:pPr>
              <w:spacing w:after="0"/>
              <w:jc w:val="center"/>
              <w:rPr>
                <w:rFonts w:ascii="Arial" w:hAnsi="Arial" w:cs="Arial"/>
                <w:color w:val="000000"/>
                <w:sz w:val="18"/>
                <w:szCs w:val="18"/>
                <w:highlight w:val="yellow"/>
                <w:lang w:val="en-US" w:eastAsia="ja-JP"/>
              </w:rPr>
            </w:pPr>
            <w:r w:rsidRPr="00763B7B">
              <w:rPr>
                <w:rFonts w:ascii="Arial" w:hAnsi="Arial" w:cs="Arial"/>
                <w:color w:val="000000"/>
                <w:sz w:val="16"/>
                <w:szCs w:val="16"/>
                <w:highlight w:val="yellow"/>
              </w:rPr>
              <w:t>40</w:t>
            </w:r>
          </w:p>
        </w:tc>
        <w:tc>
          <w:tcPr>
            <w:tcW w:w="1842" w:type="dxa"/>
            <w:tcBorders>
              <w:top w:val="nil"/>
              <w:left w:val="nil"/>
              <w:bottom w:val="single" w:sz="4" w:space="0" w:color="auto"/>
              <w:right w:val="single" w:sz="4" w:space="0" w:color="auto"/>
            </w:tcBorders>
            <w:shd w:val="clear" w:color="auto" w:fill="auto"/>
            <w:noWrap/>
            <w:vAlign w:val="center"/>
          </w:tcPr>
          <w:p w14:paraId="5C6DED5A" w14:textId="77777777" w:rsidR="004A3F59" w:rsidRPr="00763B7B" w:rsidRDefault="004A3F59" w:rsidP="005A4037">
            <w:pPr>
              <w:spacing w:after="0"/>
              <w:jc w:val="center"/>
              <w:rPr>
                <w:rFonts w:ascii="Arial" w:hAnsi="Arial" w:cs="Arial"/>
                <w:color w:val="000000"/>
                <w:sz w:val="18"/>
                <w:szCs w:val="18"/>
                <w:highlight w:val="yellow"/>
                <w:lang w:val="en-US" w:eastAsia="ja-JP"/>
              </w:rPr>
            </w:pPr>
            <w:r w:rsidRPr="00763B7B">
              <w:rPr>
                <w:rFonts w:ascii="Arial" w:hAnsi="Arial" w:cs="Arial"/>
                <w:color w:val="000000"/>
                <w:sz w:val="16"/>
                <w:szCs w:val="16"/>
                <w:highlight w:val="yellow"/>
              </w:rPr>
              <w:t>660</w:t>
            </w:r>
          </w:p>
        </w:tc>
        <w:tc>
          <w:tcPr>
            <w:tcW w:w="1985" w:type="dxa"/>
            <w:tcBorders>
              <w:top w:val="nil"/>
              <w:left w:val="nil"/>
              <w:bottom w:val="single" w:sz="4" w:space="0" w:color="auto"/>
              <w:right w:val="single" w:sz="4" w:space="0" w:color="auto"/>
            </w:tcBorders>
            <w:shd w:val="clear" w:color="auto" w:fill="auto"/>
            <w:noWrap/>
            <w:vAlign w:val="center"/>
          </w:tcPr>
          <w:p w14:paraId="003770F6"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4620</w:t>
            </w:r>
          </w:p>
        </w:tc>
        <w:tc>
          <w:tcPr>
            <w:tcW w:w="1843" w:type="dxa"/>
            <w:tcBorders>
              <w:top w:val="nil"/>
              <w:left w:val="nil"/>
              <w:bottom w:val="single" w:sz="4" w:space="0" w:color="auto"/>
              <w:right w:val="single" w:sz="4" w:space="0" w:color="auto"/>
            </w:tcBorders>
            <w:shd w:val="clear" w:color="auto" w:fill="auto"/>
            <w:noWrap/>
            <w:vAlign w:val="center"/>
          </w:tcPr>
          <w:p w14:paraId="69F549FB"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5680</w:t>
            </w:r>
          </w:p>
        </w:tc>
      </w:tr>
      <w:tr w:rsidR="004A3F59" w:rsidRPr="0073594C" w14:paraId="44C2CBFA"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EFA7384"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292E5FBB"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fy_low|</w:t>
            </w:r>
          </w:p>
        </w:tc>
        <w:tc>
          <w:tcPr>
            <w:tcW w:w="1842" w:type="dxa"/>
            <w:tcBorders>
              <w:top w:val="nil"/>
              <w:left w:val="nil"/>
              <w:bottom w:val="single" w:sz="4" w:space="0" w:color="auto"/>
              <w:right w:val="single" w:sz="4" w:space="0" w:color="auto"/>
            </w:tcBorders>
            <w:shd w:val="clear" w:color="auto" w:fill="auto"/>
            <w:noWrap/>
            <w:vAlign w:val="center"/>
          </w:tcPr>
          <w:p w14:paraId="731B4C11"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fy_high|</w:t>
            </w:r>
          </w:p>
        </w:tc>
        <w:tc>
          <w:tcPr>
            <w:tcW w:w="1985" w:type="dxa"/>
            <w:tcBorders>
              <w:top w:val="nil"/>
              <w:left w:val="nil"/>
              <w:bottom w:val="single" w:sz="4" w:space="0" w:color="auto"/>
              <w:right w:val="single" w:sz="4" w:space="0" w:color="auto"/>
            </w:tcBorders>
            <w:shd w:val="clear" w:color="auto" w:fill="auto"/>
            <w:noWrap/>
            <w:vAlign w:val="center"/>
          </w:tcPr>
          <w:p w14:paraId="79421EC9"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fx_low|</w:t>
            </w:r>
          </w:p>
        </w:tc>
        <w:tc>
          <w:tcPr>
            <w:tcW w:w="1843" w:type="dxa"/>
            <w:tcBorders>
              <w:top w:val="nil"/>
              <w:left w:val="nil"/>
              <w:bottom w:val="single" w:sz="4" w:space="0" w:color="auto"/>
              <w:right w:val="single" w:sz="4" w:space="0" w:color="auto"/>
            </w:tcBorders>
            <w:shd w:val="clear" w:color="auto" w:fill="auto"/>
            <w:noWrap/>
            <w:vAlign w:val="center"/>
          </w:tcPr>
          <w:p w14:paraId="78A3F389"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 fx_high|</w:t>
            </w:r>
          </w:p>
        </w:tc>
      </w:tr>
      <w:tr w:rsidR="004A3F59" w:rsidRPr="0073594C" w14:paraId="11981365"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017FD62"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3360379F"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7140</w:t>
            </w:r>
          </w:p>
        </w:tc>
        <w:tc>
          <w:tcPr>
            <w:tcW w:w="1842" w:type="dxa"/>
            <w:tcBorders>
              <w:top w:val="nil"/>
              <w:left w:val="nil"/>
              <w:bottom w:val="single" w:sz="4" w:space="0" w:color="auto"/>
              <w:right w:val="single" w:sz="4" w:space="0" w:color="auto"/>
            </w:tcBorders>
            <w:shd w:val="clear" w:color="auto" w:fill="auto"/>
            <w:noWrap/>
            <w:vAlign w:val="center"/>
          </w:tcPr>
          <w:p w14:paraId="0D42B040"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7760</w:t>
            </w:r>
          </w:p>
        </w:tc>
        <w:tc>
          <w:tcPr>
            <w:tcW w:w="1985" w:type="dxa"/>
            <w:tcBorders>
              <w:top w:val="nil"/>
              <w:left w:val="nil"/>
              <w:bottom w:val="single" w:sz="4" w:space="0" w:color="auto"/>
              <w:right w:val="single" w:sz="4" w:space="0" w:color="auto"/>
            </w:tcBorders>
            <w:shd w:val="clear" w:color="auto" w:fill="auto"/>
            <w:noWrap/>
            <w:vAlign w:val="center"/>
          </w:tcPr>
          <w:p w14:paraId="52702E10"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8520</w:t>
            </w:r>
          </w:p>
        </w:tc>
        <w:tc>
          <w:tcPr>
            <w:tcW w:w="1843" w:type="dxa"/>
            <w:tcBorders>
              <w:top w:val="nil"/>
              <w:left w:val="nil"/>
              <w:bottom w:val="single" w:sz="4" w:space="0" w:color="auto"/>
              <w:right w:val="single" w:sz="4" w:space="0" w:color="auto"/>
            </w:tcBorders>
            <w:shd w:val="clear" w:color="auto" w:fill="auto"/>
            <w:noWrap/>
            <w:vAlign w:val="center"/>
          </w:tcPr>
          <w:p w14:paraId="34A3F919"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9580</w:t>
            </w:r>
          </w:p>
        </w:tc>
      </w:tr>
      <w:tr w:rsidR="004A3F59" w:rsidRPr="0073594C" w14:paraId="5382EF91"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22CBEF8"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Two-tone 4th order IMD products</w:t>
            </w:r>
          </w:p>
        </w:tc>
        <w:tc>
          <w:tcPr>
            <w:tcW w:w="1843" w:type="dxa"/>
            <w:tcBorders>
              <w:top w:val="nil"/>
              <w:left w:val="nil"/>
              <w:bottom w:val="single" w:sz="4" w:space="0" w:color="auto"/>
              <w:right w:val="single" w:sz="4" w:space="0" w:color="auto"/>
            </w:tcBorders>
            <w:shd w:val="clear" w:color="auto" w:fill="FFFFFF" w:themeFill="background1"/>
            <w:noWrap/>
            <w:vAlign w:val="center"/>
          </w:tcPr>
          <w:p w14:paraId="59A6E930"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|3*fx_low –1* fy_high|</w:t>
            </w:r>
          </w:p>
        </w:tc>
        <w:tc>
          <w:tcPr>
            <w:tcW w:w="1842" w:type="dxa"/>
            <w:tcBorders>
              <w:top w:val="nil"/>
              <w:left w:val="nil"/>
              <w:bottom w:val="single" w:sz="4" w:space="0" w:color="auto"/>
              <w:right w:val="single" w:sz="4" w:space="0" w:color="auto"/>
            </w:tcBorders>
            <w:shd w:val="clear" w:color="auto" w:fill="auto"/>
            <w:noWrap/>
            <w:vAlign w:val="center"/>
          </w:tcPr>
          <w:p w14:paraId="734CC002"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|3*fx_high – 1*fy_low|</w:t>
            </w:r>
          </w:p>
        </w:tc>
        <w:tc>
          <w:tcPr>
            <w:tcW w:w="1985" w:type="dxa"/>
            <w:tcBorders>
              <w:top w:val="nil"/>
              <w:left w:val="nil"/>
              <w:bottom w:val="single" w:sz="4" w:space="0" w:color="auto"/>
              <w:right w:val="single" w:sz="4" w:space="0" w:color="auto"/>
            </w:tcBorders>
            <w:shd w:val="clear" w:color="auto" w:fill="auto"/>
            <w:noWrap/>
            <w:vAlign w:val="center"/>
          </w:tcPr>
          <w:p w14:paraId="626F0A4E"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|3*fy_low – 1*fx_high|</w:t>
            </w:r>
          </w:p>
        </w:tc>
        <w:tc>
          <w:tcPr>
            <w:tcW w:w="1843" w:type="dxa"/>
            <w:tcBorders>
              <w:top w:val="nil"/>
              <w:left w:val="nil"/>
              <w:bottom w:val="single" w:sz="4" w:space="0" w:color="auto"/>
              <w:right w:val="single" w:sz="4" w:space="0" w:color="auto"/>
            </w:tcBorders>
            <w:shd w:val="clear" w:color="auto" w:fill="auto"/>
            <w:noWrap/>
            <w:vAlign w:val="center"/>
          </w:tcPr>
          <w:p w14:paraId="58EB3CA8"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|3*fy_high – 1*fx_low|</w:t>
            </w:r>
          </w:p>
        </w:tc>
      </w:tr>
      <w:tr w:rsidR="004A3F59" w:rsidRPr="0073594C" w14:paraId="04D54B2F"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12D7526"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27F42D17"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1960</w:t>
            </w:r>
          </w:p>
        </w:tc>
        <w:tc>
          <w:tcPr>
            <w:tcW w:w="1842" w:type="dxa"/>
            <w:tcBorders>
              <w:top w:val="nil"/>
              <w:left w:val="nil"/>
              <w:bottom w:val="single" w:sz="4" w:space="0" w:color="auto"/>
              <w:right w:val="single" w:sz="4" w:space="0" w:color="auto"/>
            </w:tcBorders>
            <w:shd w:val="clear" w:color="auto" w:fill="auto"/>
            <w:noWrap/>
            <w:vAlign w:val="center"/>
          </w:tcPr>
          <w:p w14:paraId="5D728F9D"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2640</w:t>
            </w:r>
          </w:p>
        </w:tc>
        <w:tc>
          <w:tcPr>
            <w:tcW w:w="1985" w:type="dxa"/>
            <w:tcBorders>
              <w:top w:val="nil"/>
              <w:left w:val="nil"/>
              <w:bottom w:val="single" w:sz="4" w:space="0" w:color="auto"/>
              <w:right w:val="single" w:sz="4" w:space="0" w:color="auto"/>
            </w:tcBorders>
            <w:shd w:val="clear" w:color="auto" w:fill="auto"/>
            <w:noWrap/>
            <w:vAlign w:val="center"/>
          </w:tcPr>
          <w:p w14:paraId="0EFC6616"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7920</w:t>
            </w:r>
          </w:p>
        </w:tc>
        <w:tc>
          <w:tcPr>
            <w:tcW w:w="1843" w:type="dxa"/>
            <w:tcBorders>
              <w:top w:val="nil"/>
              <w:left w:val="nil"/>
              <w:bottom w:val="single" w:sz="4" w:space="0" w:color="auto"/>
              <w:right w:val="single" w:sz="4" w:space="0" w:color="auto"/>
            </w:tcBorders>
            <w:shd w:val="clear" w:color="auto" w:fill="auto"/>
            <w:noWrap/>
            <w:vAlign w:val="center"/>
          </w:tcPr>
          <w:p w14:paraId="03E50AA0"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9480</w:t>
            </w:r>
          </w:p>
        </w:tc>
      </w:tr>
      <w:tr w:rsidR="004A3F59" w:rsidRPr="0073594C" w14:paraId="2A8EA52C"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5B20040"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18C0573E"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–2* fy_high|</w:t>
            </w:r>
          </w:p>
        </w:tc>
        <w:tc>
          <w:tcPr>
            <w:tcW w:w="1842" w:type="dxa"/>
            <w:tcBorders>
              <w:top w:val="nil"/>
              <w:left w:val="nil"/>
              <w:bottom w:val="single" w:sz="4" w:space="0" w:color="auto"/>
              <w:right w:val="single" w:sz="4" w:space="0" w:color="auto"/>
            </w:tcBorders>
            <w:shd w:val="clear" w:color="auto" w:fill="auto"/>
            <w:noWrap/>
            <w:vAlign w:val="center"/>
          </w:tcPr>
          <w:p w14:paraId="25DF9DA6"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–2* fy_low|</w:t>
            </w:r>
          </w:p>
        </w:tc>
        <w:tc>
          <w:tcPr>
            <w:tcW w:w="1985" w:type="dxa"/>
            <w:tcBorders>
              <w:top w:val="nil"/>
              <w:left w:val="nil"/>
              <w:bottom w:val="single" w:sz="4" w:space="0" w:color="auto"/>
              <w:right w:val="single" w:sz="4" w:space="0" w:color="auto"/>
            </w:tcBorders>
            <w:shd w:val="clear" w:color="auto" w:fill="auto"/>
            <w:noWrap/>
            <w:vAlign w:val="center"/>
          </w:tcPr>
          <w:p w14:paraId="0EAF9EA8"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+2* fy_low|</w:t>
            </w:r>
          </w:p>
        </w:tc>
        <w:tc>
          <w:tcPr>
            <w:tcW w:w="1843" w:type="dxa"/>
            <w:tcBorders>
              <w:top w:val="nil"/>
              <w:left w:val="nil"/>
              <w:bottom w:val="single" w:sz="4" w:space="0" w:color="auto"/>
              <w:right w:val="single" w:sz="4" w:space="0" w:color="auto"/>
            </w:tcBorders>
            <w:shd w:val="clear" w:color="auto" w:fill="auto"/>
            <w:noWrap/>
            <w:vAlign w:val="center"/>
          </w:tcPr>
          <w:p w14:paraId="02665319"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+2* fy_high|</w:t>
            </w:r>
          </w:p>
        </w:tc>
      </w:tr>
      <w:tr w:rsidR="004A3F59" w:rsidRPr="0073594C" w14:paraId="6441D56E"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D636094"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287CE535" w14:textId="77777777" w:rsidR="004A3F59" w:rsidRPr="00EA26FA" w:rsidRDefault="004A3F59" w:rsidP="005A4037">
            <w:pPr>
              <w:spacing w:after="0"/>
              <w:jc w:val="center"/>
              <w:rPr>
                <w:rFonts w:ascii="Arial" w:hAnsi="Arial" w:cs="Arial"/>
                <w:color w:val="000000"/>
                <w:sz w:val="18"/>
                <w:szCs w:val="18"/>
                <w:highlight w:val="yellow"/>
                <w:lang w:val="en-US" w:eastAsia="ja-JP"/>
              </w:rPr>
            </w:pPr>
            <w:r>
              <w:rPr>
                <w:rFonts w:ascii="Arial" w:hAnsi="Arial" w:cs="Arial"/>
                <w:color w:val="000000"/>
                <w:sz w:val="16"/>
                <w:szCs w:val="16"/>
              </w:rPr>
              <w:t>3760</w:t>
            </w:r>
          </w:p>
        </w:tc>
        <w:tc>
          <w:tcPr>
            <w:tcW w:w="1842" w:type="dxa"/>
            <w:tcBorders>
              <w:top w:val="nil"/>
              <w:left w:val="nil"/>
              <w:bottom w:val="single" w:sz="4" w:space="0" w:color="auto"/>
              <w:right w:val="single" w:sz="4" w:space="0" w:color="auto"/>
            </w:tcBorders>
            <w:shd w:val="clear" w:color="auto" w:fill="auto"/>
            <w:noWrap/>
            <w:vAlign w:val="center"/>
          </w:tcPr>
          <w:p w14:paraId="5A71FB1E" w14:textId="77777777" w:rsidR="004A3F59" w:rsidRPr="00EA26FA" w:rsidRDefault="004A3F59" w:rsidP="005A4037">
            <w:pPr>
              <w:spacing w:after="0"/>
              <w:jc w:val="center"/>
              <w:rPr>
                <w:rFonts w:ascii="Arial" w:hAnsi="Arial" w:cs="Arial"/>
                <w:color w:val="000000"/>
                <w:sz w:val="18"/>
                <w:szCs w:val="18"/>
                <w:highlight w:val="yellow"/>
                <w:lang w:val="en-US" w:eastAsia="ja-JP"/>
              </w:rPr>
            </w:pPr>
            <w:r>
              <w:rPr>
                <w:rFonts w:ascii="Arial" w:hAnsi="Arial" w:cs="Arial"/>
                <w:color w:val="000000"/>
                <w:sz w:val="16"/>
                <w:szCs w:val="16"/>
              </w:rPr>
              <w:t>2640</w:t>
            </w:r>
          </w:p>
        </w:tc>
        <w:tc>
          <w:tcPr>
            <w:tcW w:w="1985" w:type="dxa"/>
            <w:tcBorders>
              <w:top w:val="nil"/>
              <w:left w:val="nil"/>
              <w:bottom w:val="single" w:sz="4" w:space="0" w:color="auto"/>
              <w:right w:val="single" w:sz="4" w:space="0" w:color="auto"/>
            </w:tcBorders>
            <w:shd w:val="clear" w:color="auto" w:fill="auto"/>
            <w:noWrap/>
            <w:vAlign w:val="center"/>
          </w:tcPr>
          <w:p w14:paraId="61BB9812"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10440</w:t>
            </w:r>
          </w:p>
        </w:tc>
        <w:tc>
          <w:tcPr>
            <w:tcW w:w="1843" w:type="dxa"/>
            <w:tcBorders>
              <w:top w:val="nil"/>
              <w:left w:val="nil"/>
              <w:bottom w:val="single" w:sz="4" w:space="0" w:color="auto"/>
              <w:right w:val="single" w:sz="4" w:space="0" w:color="auto"/>
            </w:tcBorders>
            <w:shd w:val="clear" w:color="auto" w:fill="auto"/>
            <w:noWrap/>
            <w:vAlign w:val="center"/>
          </w:tcPr>
          <w:p w14:paraId="74C5D323"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11560</w:t>
            </w:r>
          </w:p>
        </w:tc>
      </w:tr>
      <w:tr w:rsidR="004A3F59" w:rsidRPr="0073594C" w14:paraId="3AB98D1F"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CA5D692"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11257150"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|3*fx_low +1* fy_low|</w:t>
            </w:r>
          </w:p>
        </w:tc>
        <w:tc>
          <w:tcPr>
            <w:tcW w:w="1842" w:type="dxa"/>
            <w:tcBorders>
              <w:top w:val="nil"/>
              <w:left w:val="nil"/>
              <w:bottom w:val="single" w:sz="4" w:space="0" w:color="auto"/>
              <w:right w:val="single" w:sz="4" w:space="0" w:color="auto"/>
            </w:tcBorders>
            <w:shd w:val="clear" w:color="auto" w:fill="auto"/>
            <w:noWrap/>
            <w:vAlign w:val="center"/>
          </w:tcPr>
          <w:p w14:paraId="6478CE78"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|3*fx_high + 1*fy_high|</w:t>
            </w:r>
          </w:p>
        </w:tc>
        <w:tc>
          <w:tcPr>
            <w:tcW w:w="1985" w:type="dxa"/>
            <w:tcBorders>
              <w:top w:val="nil"/>
              <w:left w:val="nil"/>
              <w:bottom w:val="single" w:sz="4" w:space="0" w:color="auto"/>
              <w:right w:val="single" w:sz="4" w:space="0" w:color="auto"/>
            </w:tcBorders>
            <w:shd w:val="clear" w:color="auto" w:fill="auto"/>
            <w:noWrap/>
            <w:vAlign w:val="center"/>
          </w:tcPr>
          <w:p w14:paraId="0995CB95"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|3*fy_low + 1*fx_low|</w:t>
            </w:r>
          </w:p>
        </w:tc>
        <w:tc>
          <w:tcPr>
            <w:tcW w:w="1843" w:type="dxa"/>
            <w:tcBorders>
              <w:top w:val="nil"/>
              <w:left w:val="nil"/>
              <w:bottom w:val="single" w:sz="4" w:space="0" w:color="auto"/>
              <w:right w:val="single" w:sz="4" w:space="0" w:color="auto"/>
            </w:tcBorders>
            <w:shd w:val="clear" w:color="auto" w:fill="auto"/>
            <w:noWrap/>
            <w:vAlign w:val="center"/>
          </w:tcPr>
          <w:p w14:paraId="52AFBB84"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|3*fy_high + 1*fx_high|</w:t>
            </w:r>
          </w:p>
        </w:tc>
      </w:tr>
      <w:tr w:rsidR="004A3F59" w:rsidRPr="0073594C" w14:paraId="1C155494"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B67B3C0"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5467D69E"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9060</w:t>
            </w:r>
          </w:p>
        </w:tc>
        <w:tc>
          <w:tcPr>
            <w:tcW w:w="1842" w:type="dxa"/>
            <w:tcBorders>
              <w:top w:val="nil"/>
              <w:left w:val="nil"/>
              <w:bottom w:val="single" w:sz="4" w:space="0" w:color="auto"/>
              <w:right w:val="single" w:sz="4" w:space="0" w:color="auto"/>
            </w:tcBorders>
            <w:shd w:val="clear" w:color="auto" w:fill="auto"/>
            <w:noWrap/>
            <w:vAlign w:val="center"/>
          </w:tcPr>
          <w:p w14:paraId="2EA14DA1"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9740</w:t>
            </w:r>
          </w:p>
        </w:tc>
        <w:tc>
          <w:tcPr>
            <w:tcW w:w="1985" w:type="dxa"/>
            <w:tcBorders>
              <w:top w:val="nil"/>
              <w:left w:val="nil"/>
              <w:bottom w:val="single" w:sz="4" w:space="0" w:color="auto"/>
              <w:right w:val="single" w:sz="4" w:space="0" w:color="auto"/>
            </w:tcBorders>
            <w:shd w:val="clear" w:color="auto" w:fill="auto"/>
            <w:noWrap/>
            <w:vAlign w:val="center"/>
          </w:tcPr>
          <w:p w14:paraId="7D2BF858"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11820</w:t>
            </w:r>
          </w:p>
        </w:tc>
        <w:tc>
          <w:tcPr>
            <w:tcW w:w="1843" w:type="dxa"/>
            <w:tcBorders>
              <w:top w:val="nil"/>
              <w:left w:val="nil"/>
              <w:bottom w:val="single" w:sz="4" w:space="0" w:color="auto"/>
              <w:right w:val="single" w:sz="4" w:space="0" w:color="auto"/>
            </w:tcBorders>
            <w:shd w:val="clear" w:color="auto" w:fill="auto"/>
            <w:noWrap/>
            <w:vAlign w:val="center"/>
          </w:tcPr>
          <w:p w14:paraId="1AE34686"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13380</w:t>
            </w:r>
          </w:p>
        </w:tc>
      </w:tr>
      <w:tr w:rsidR="004A3F59" w:rsidRPr="0073594C" w14:paraId="5EE2E110"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95A79B2"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1EFB89E4"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|fx_low – 4*fy_high|</w:t>
            </w:r>
          </w:p>
        </w:tc>
        <w:tc>
          <w:tcPr>
            <w:tcW w:w="1842" w:type="dxa"/>
            <w:tcBorders>
              <w:top w:val="nil"/>
              <w:left w:val="nil"/>
              <w:bottom w:val="single" w:sz="4" w:space="0" w:color="auto"/>
              <w:right w:val="single" w:sz="4" w:space="0" w:color="auto"/>
            </w:tcBorders>
            <w:shd w:val="clear" w:color="auto" w:fill="auto"/>
            <w:noWrap/>
            <w:vAlign w:val="center"/>
          </w:tcPr>
          <w:p w14:paraId="32E5BCC8"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|fx_high – 4*fy_low|</w:t>
            </w:r>
          </w:p>
        </w:tc>
        <w:tc>
          <w:tcPr>
            <w:tcW w:w="1985" w:type="dxa"/>
            <w:tcBorders>
              <w:top w:val="nil"/>
              <w:left w:val="nil"/>
              <w:bottom w:val="single" w:sz="4" w:space="0" w:color="auto"/>
              <w:right w:val="single" w:sz="4" w:space="0" w:color="auto"/>
            </w:tcBorders>
            <w:shd w:val="clear" w:color="auto" w:fill="auto"/>
            <w:noWrap/>
            <w:vAlign w:val="center"/>
          </w:tcPr>
          <w:p w14:paraId="32880D0A"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4*fx_high|</w:t>
            </w:r>
          </w:p>
        </w:tc>
        <w:tc>
          <w:tcPr>
            <w:tcW w:w="1843" w:type="dxa"/>
            <w:tcBorders>
              <w:top w:val="nil"/>
              <w:left w:val="nil"/>
              <w:bottom w:val="single" w:sz="4" w:space="0" w:color="auto"/>
              <w:right w:val="single" w:sz="4" w:space="0" w:color="auto"/>
            </w:tcBorders>
            <w:shd w:val="clear" w:color="auto" w:fill="auto"/>
            <w:noWrap/>
            <w:vAlign w:val="center"/>
          </w:tcPr>
          <w:p w14:paraId="2868FDF1"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4*fx_low|</w:t>
            </w:r>
          </w:p>
        </w:tc>
      </w:tr>
      <w:tr w:rsidR="004A3F59" w:rsidRPr="0073594C" w14:paraId="5DFAF366"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0E10CD6"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14B64869"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13280</w:t>
            </w:r>
          </w:p>
        </w:tc>
        <w:tc>
          <w:tcPr>
            <w:tcW w:w="1842" w:type="dxa"/>
            <w:tcBorders>
              <w:top w:val="nil"/>
              <w:left w:val="nil"/>
              <w:bottom w:val="single" w:sz="4" w:space="0" w:color="auto"/>
              <w:right w:val="single" w:sz="4" w:space="0" w:color="auto"/>
            </w:tcBorders>
            <w:shd w:val="clear" w:color="auto" w:fill="auto"/>
            <w:noWrap/>
            <w:vAlign w:val="center"/>
          </w:tcPr>
          <w:p w14:paraId="30048F61"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11220</w:t>
            </w:r>
          </w:p>
        </w:tc>
        <w:tc>
          <w:tcPr>
            <w:tcW w:w="1985" w:type="dxa"/>
            <w:tcBorders>
              <w:top w:val="nil"/>
              <w:left w:val="nil"/>
              <w:bottom w:val="single" w:sz="4" w:space="0" w:color="auto"/>
              <w:right w:val="single" w:sz="4" w:space="0" w:color="auto"/>
            </w:tcBorders>
            <w:shd w:val="clear" w:color="auto" w:fill="auto"/>
            <w:noWrap/>
            <w:vAlign w:val="center"/>
          </w:tcPr>
          <w:p w14:paraId="39FD4EA9"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4620</w:t>
            </w:r>
          </w:p>
        </w:tc>
        <w:tc>
          <w:tcPr>
            <w:tcW w:w="1843" w:type="dxa"/>
            <w:tcBorders>
              <w:top w:val="nil"/>
              <w:left w:val="nil"/>
              <w:bottom w:val="single" w:sz="4" w:space="0" w:color="auto"/>
              <w:right w:val="single" w:sz="4" w:space="0" w:color="auto"/>
            </w:tcBorders>
            <w:shd w:val="clear" w:color="auto" w:fill="auto"/>
            <w:noWrap/>
            <w:vAlign w:val="center"/>
          </w:tcPr>
          <w:p w14:paraId="45BF7BBE"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3880</w:t>
            </w:r>
          </w:p>
        </w:tc>
      </w:tr>
      <w:tr w:rsidR="004A3F59" w:rsidRPr="0073594C" w14:paraId="17786151"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F5885EA"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02165780"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- 3*fy_high|</w:t>
            </w:r>
          </w:p>
        </w:tc>
        <w:tc>
          <w:tcPr>
            <w:tcW w:w="1842" w:type="dxa"/>
            <w:tcBorders>
              <w:top w:val="nil"/>
              <w:left w:val="nil"/>
              <w:bottom w:val="single" w:sz="4" w:space="0" w:color="auto"/>
              <w:right w:val="single" w:sz="4" w:space="0" w:color="auto"/>
            </w:tcBorders>
            <w:shd w:val="clear" w:color="auto" w:fill="auto"/>
            <w:noWrap/>
            <w:vAlign w:val="center"/>
          </w:tcPr>
          <w:p w14:paraId="2E2775C9"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- 3*fy_low|</w:t>
            </w:r>
          </w:p>
        </w:tc>
        <w:tc>
          <w:tcPr>
            <w:tcW w:w="1985" w:type="dxa"/>
            <w:tcBorders>
              <w:top w:val="nil"/>
              <w:left w:val="nil"/>
              <w:bottom w:val="single" w:sz="4" w:space="0" w:color="auto"/>
              <w:right w:val="single" w:sz="4" w:space="0" w:color="auto"/>
            </w:tcBorders>
            <w:shd w:val="clear" w:color="auto" w:fill="auto"/>
            <w:noWrap/>
            <w:vAlign w:val="center"/>
          </w:tcPr>
          <w:p w14:paraId="3ADE60E9"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- 3*fx_high|</w:t>
            </w:r>
          </w:p>
        </w:tc>
        <w:tc>
          <w:tcPr>
            <w:tcW w:w="1843" w:type="dxa"/>
            <w:tcBorders>
              <w:top w:val="nil"/>
              <w:left w:val="nil"/>
              <w:bottom w:val="single" w:sz="4" w:space="0" w:color="auto"/>
              <w:right w:val="single" w:sz="4" w:space="0" w:color="auto"/>
            </w:tcBorders>
            <w:shd w:val="clear" w:color="auto" w:fill="auto"/>
            <w:noWrap/>
            <w:vAlign w:val="center"/>
          </w:tcPr>
          <w:p w14:paraId="0038A0AB"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-3*fx_low|</w:t>
            </w:r>
          </w:p>
        </w:tc>
      </w:tr>
      <w:tr w:rsidR="004A3F59" w:rsidRPr="0073594C" w14:paraId="0692D2FD"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03A25D1"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51C9660C"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7560</w:t>
            </w:r>
          </w:p>
        </w:tc>
        <w:tc>
          <w:tcPr>
            <w:tcW w:w="1842" w:type="dxa"/>
            <w:tcBorders>
              <w:top w:val="nil"/>
              <w:left w:val="nil"/>
              <w:bottom w:val="single" w:sz="4" w:space="0" w:color="auto"/>
              <w:right w:val="single" w:sz="4" w:space="0" w:color="auto"/>
            </w:tcBorders>
            <w:shd w:val="clear" w:color="auto" w:fill="auto"/>
            <w:noWrap/>
            <w:vAlign w:val="center"/>
          </w:tcPr>
          <w:p w14:paraId="365CC351"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5940</w:t>
            </w:r>
          </w:p>
        </w:tc>
        <w:tc>
          <w:tcPr>
            <w:tcW w:w="1985" w:type="dxa"/>
            <w:tcBorders>
              <w:top w:val="nil"/>
              <w:left w:val="nil"/>
              <w:bottom w:val="single" w:sz="4" w:space="0" w:color="auto"/>
              <w:right w:val="single" w:sz="4" w:space="0" w:color="auto"/>
            </w:tcBorders>
            <w:shd w:val="clear" w:color="auto" w:fill="auto"/>
            <w:noWrap/>
            <w:vAlign w:val="center"/>
          </w:tcPr>
          <w:p w14:paraId="1FBDD684"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660</w:t>
            </w:r>
          </w:p>
        </w:tc>
        <w:tc>
          <w:tcPr>
            <w:tcW w:w="1843" w:type="dxa"/>
            <w:tcBorders>
              <w:top w:val="nil"/>
              <w:left w:val="nil"/>
              <w:bottom w:val="single" w:sz="4" w:space="0" w:color="auto"/>
              <w:right w:val="single" w:sz="4" w:space="0" w:color="auto"/>
            </w:tcBorders>
            <w:shd w:val="clear" w:color="auto" w:fill="auto"/>
            <w:noWrap/>
            <w:vAlign w:val="center"/>
          </w:tcPr>
          <w:p w14:paraId="50DB427F"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1840</w:t>
            </w:r>
          </w:p>
        </w:tc>
      </w:tr>
      <w:tr w:rsidR="004A3F59" w:rsidRPr="0073594C" w14:paraId="720D911F"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9B4E703"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3C0F3349"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|fx_low + 4*fy_low|</w:t>
            </w:r>
          </w:p>
        </w:tc>
        <w:tc>
          <w:tcPr>
            <w:tcW w:w="1842" w:type="dxa"/>
            <w:tcBorders>
              <w:top w:val="nil"/>
              <w:left w:val="nil"/>
              <w:bottom w:val="single" w:sz="4" w:space="0" w:color="auto"/>
              <w:right w:val="single" w:sz="4" w:space="0" w:color="auto"/>
            </w:tcBorders>
            <w:shd w:val="clear" w:color="auto" w:fill="auto"/>
            <w:noWrap/>
            <w:vAlign w:val="center"/>
          </w:tcPr>
          <w:p w14:paraId="2E2F3F27"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|fx_high + 4*fy_high|</w:t>
            </w:r>
          </w:p>
        </w:tc>
        <w:tc>
          <w:tcPr>
            <w:tcW w:w="1985" w:type="dxa"/>
            <w:tcBorders>
              <w:top w:val="nil"/>
              <w:left w:val="nil"/>
              <w:bottom w:val="single" w:sz="4" w:space="0" w:color="auto"/>
              <w:right w:val="single" w:sz="4" w:space="0" w:color="auto"/>
            </w:tcBorders>
            <w:shd w:val="clear" w:color="auto" w:fill="auto"/>
            <w:noWrap/>
            <w:vAlign w:val="center"/>
          </w:tcPr>
          <w:p w14:paraId="65968785"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+ 4*fx_low|</w:t>
            </w:r>
          </w:p>
        </w:tc>
        <w:tc>
          <w:tcPr>
            <w:tcW w:w="1843" w:type="dxa"/>
            <w:tcBorders>
              <w:top w:val="nil"/>
              <w:left w:val="nil"/>
              <w:bottom w:val="single" w:sz="4" w:space="0" w:color="auto"/>
              <w:right w:val="single" w:sz="4" w:space="0" w:color="auto"/>
            </w:tcBorders>
            <w:shd w:val="clear" w:color="auto" w:fill="auto"/>
            <w:noWrap/>
            <w:vAlign w:val="center"/>
          </w:tcPr>
          <w:p w14:paraId="5AD9D6AD"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+ 4*fx_high|</w:t>
            </w:r>
          </w:p>
        </w:tc>
      </w:tr>
      <w:tr w:rsidR="004A3F59" w:rsidRPr="0073594C" w14:paraId="49D89713"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D855025"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4E6054E9"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15120</w:t>
            </w:r>
          </w:p>
        </w:tc>
        <w:tc>
          <w:tcPr>
            <w:tcW w:w="1842" w:type="dxa"/>
            <w:tcBorders>
              <w:top w:val="nil"/>
              <w:left w:val="nil"/>
              <w:bottom w:val="single" w:sz="4" w:space="0" w:color="auto"/>
              <w:right w:val="single" w:sz="4" w:space="0" w:color="auto"/>
            </w:tcBorders>
            <w:shd w:val="clear" w:color="auto" w:fill="auto"/>
            <w:noWrap/>
            <w:vAlign w:val="center"/>
          </w:tcPr>
          <w:p w14:paraId="60A654B2"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17180</w:t>
            </w:r>
          </w:p>
        </w:tc>
        <w:tc>
          <w:tcPr>
            <w:tcW w:w="1985" w:type="dxa"/>
            <w:tcBorders>
              <w:top w:val="nil"/>
              <w:left w:val="nil"/>
              <w:bottom w:val="single" w:sz="4" w:space="0" w:color="auto"/>
              <w:right w:val="single" w:sz="4" w:space="0" w:color="auto"/>
            </w:tcBorders>
            <w:shd w:val="clear" w:color="auto" w:fill="auto"/>
            <w:noWrap/>
            <w:vAlign w:val="center"/>
          </w:tcPr>
          <w:p w14:paraId="680C19A3"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10980</w:t>
            </w:r>
          </w:p>
        </w:tc>
        <w:tc>
          <w:tcPr>
            <w:tcW w:w="1843" w:type="dxa"/>
            <w:tcBorders>
              <w:top w:val="nil"/>
              <w:left w:val="nil"/>
              <w:bottom w:val="single" w:sz="4" w:space="0" w:color="auto"/>
              <w:right w:val="single" w:sz="4" w:space="0" w:color="auto"/>
            </w:tcBorders>
            <w:shd w:val="clear" w:color="auto" w:fill="auto"/>
            <w:noWrap/>
            <w:vAlign w:val="center"/>
          </w:tcPr>
          <w:p w14:paraId="33406E6A"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11720</w:t>
            </w:r>
          </w:p>
        </w:tc>
      </w:tr>
      <w:tr w:rsidR="004A3F59" w:rsidRPr="0073594C" w14:paraId="05A08ADE"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5288115"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4DECB98D"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+ 3*fy_low|</w:t>
            </w:r>
          </w:p>
        </w:tc>
        <w:tc>
          <w:tcPr>
            <w:tcW w:w="1842" w:type="dxa"/>
            <w:tcBorders>
              <w:top w:val="nil"/>
              <w:left w:val="nil"/>
              <w:bottom w:val="single" w:sz="4" w:space="0" w:color="auto"/>
              <w:right w:val="single" w:sz="4" w:space="0" w:color="auto"/>
            </w:tcBorders>
            <w:shd w:val="clear" w:color="auto" w:fill="auto"/>
            <w:noWrap/>
            <w:vAlign w:val="center"/>
          </w:tcPr>
          <w:p w14:paraId="0D973589"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+ 3*fy_high|</w:t>
            </w:r>
          </w:p>
        </w:tc>
        <w:tc>
          <w:tcPr>
            <w:tcW w:w="1985" w:type="dxa"/>
            <w:tcBorders>
              <w:top w:val="nil"/>
              <w:left w:val="nil"/>
              <w:bottom w:val="single" w:sz="4" w:space="0" w:color="auto"/>
              <w:right w:val="single" w:sz="4" w:space="0" w:color="auto"/>
            </w:tcBorders>
            <w:shd w:val="clear" w:color="auto" w:fill="auto"/>
            <w:noWrap/>
            <w:vAlign w:val="center"/>
          </w:tcPr>
          <w:p w14:paraId="7CED7E0A"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+ 3*fx_low|</w:t>
            </w:r>
          </w:p>
        </w:tc>
        <w:tc>
          <w:tcPr>
            <w:tcW w:w="1843" w:type="dxa"/>
            <w:tcBorders>
              <w:top w:val="nil"/>
              <w:left w:val="nil"/>
              <w:bottom w:val="single" w:sz="4" w:space="0" w:color="auto"/>
              <w:right w:val="single" w:sz="4" w:space="0" w:color="auto"/>
            </w:tcBorders>
            <w:shd w:val="clear" w:color="auto" w:fill="auto"/>
            <w:noWrap/>
            <w:vAlign w:val="center"/>
          </w:tcPr>
          <w:p w14:paraId="3E094B75"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+ 3*fx_high|</w:t>
            </w:r>
          </w:p>
        </w:tc>
      </w:tr>
      <w:tr w:rsidR="004A3F59" w:rsidRPr="0073594C" w14:paraId="754D6BB4" w14:textId="77777777" w:rsidTr="005A4037">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FC256F" w14:textId="77777777" w:rsidR="004A3F59" w:rsidRDefault="004A3F59" w:rsidP="005A4037">
            <w:pPr>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36351BC5" w14:textId="77777777" w:rsidR="004A3F59" w:rsidRDefault="004A3F59" w:rsidP="005A4037">
            <w:pPr>
              <w:spacing w:after="0"/>
              <w:jc w:val="center"/>
              <w:rPr>
                <w:rFonts w:ascii="Arial" w:hAnsi="Arial" w:cs="Arial"/>
                <w:color w:val="000000"/>
                <w:sz w:val="16"/>
                <w:szCs w:val="16"/>
              </w:rPr>
            </w:pPr>
            <w:r>
              <w:rPr>
                <w:rFonts w:ascii="Arial" w:hAnsi="Arial" w:cs="Arial"/>
                <w:color w:val="000000"/>
                <w:sz w:val="16"/>
                <w:szCs w:val="16"/>
              </w:rPr>
              <w:t>13740</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2E772591" w14:textId="77777777" w:rsidR="004A3F59" w:rsidRDefault="004A3F59" w:rsidP="005A4037">
            <w:pPr>
              <w:spacing w:after="0"/>
              <w:jc w:val="center"/>
              <w:rPr>
                <w:rFonts w:ascii="Arial" w:hAnsi="Arial" w:cs="Arial"/>
                <w:color w:val="000000"/>
                <w:sz w:val="16"/>
                <w:szCs w:val="16"/>
              </w:rPr>
            </w:pPr>
            <w:r>
              <w:rPr>
                <w:rFonts w:ascii="Arial" w:hAnsi="Arial" w:cs="Arial"/>
                <w:color w:val="000000"/>
                <w:sz w:val="16"/>
                <w:szCs w:val="16"/>
              </w:rPr>
              <w:t>15360</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2BE8ECB7" w14:textId="77777777" w:rsidR="004A3F59" w:rsidRDefault="004A3F59" w:rsidP="005A4037">
            <w:pPr>
              <w:spacing w:after="0"/>
              <w:jc w:val="center"/>
              <w:rPr>
                <w:rFonts w:ascii="Arial" w:hAnsi="Arial" w:cs="Arial"/>
                <w:color w:val="000000"/>
                <w:sz w:val="16"/>
                <w:szCs w:val="16"/>
              </w:rPr>
            </w:pPr>
            <w:r>
              <w:rPr>
                <w:rFonts w:ascii="Arial" w:hAnsi="Arial" w:cs="Arial"/>
                <w:color w:val="000000"/>
                <w:sz w:val="16"/>
                <w:szCs w:val="16"/>
              </w:rPr>
              <w:t>12360</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21CDF56F" w14:textId="77777777" w:rsidR="004A3F59" w:rsidRDefault="004A3F59" w:rsidP="005A4037">
            <w:pPr>
              <w:spacing w:after="0"/>
              <w:jc w:val="center"/>
              <w:rPr>
                <w:rFonts w:ascii="Arial" w:hAnsi="Arial" w:cs="Arial"/>
                <w:color w:val="000000"/>
                <w:sz w:val="16"/>
                <w:szCs w:val="16"/>
              </w:rPr>
            </w:pPr>
            <w:r>
              <w:rPr>
                <w:rFonts w:ascii="Arial" w:hAnsi="Arial" w:cs="Arial"/>
                <w:color w:val="000000"/>
                <w:sz w:val="16"/>
                <w:szCs w:val="16"/>
              </w:rPr>
              <w:t>13540</w:t>
            </w:r>
          </w:p>
        </w:tc>
      </w:tr>
    </w:tbl>
    <w:p w14:paraId="3629C410" w14:textId="77777777" w:rsidR="004A3F59" w:rsidRPr="0073594C" w:rsidRDefault="004A3F59" w:rsidP="004A3F59">
      <w:pPr>
        <w:rPr>
          <w:lang w:eastAsia="ko-KR"/>
        </w:rPr>
      </w:pPr>
    </w:p>
    <w:p w14:paraId="7B537466" w14:textId="1847F624" w:rsidR="004A3F59" w:rsidRPr="0073594C" w:rsidRDefault="004A3F59" w:rsidP="004A3F59">
      <w:pPr>
        <w:jc w:val="center"/>
        <w:rPr>
          <w:lang w:eastAsia="zh-CN"/>
        </w:rPr>
      </w:pPr>
      <w:r w:rsidRPr="0073594C">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60</w:t>
      </w:r>
      <w:r w:rsidRPr="0073594C">
        <w:rPr>
          <w:rFonts w:ascii="Arial" w:hAnsi="Arial" w:cs="Arial"/>
          <w:b/>
          <w:bCs/>
          <w:lang w:val="en-US" w:eastAsia="zh-CN"/>
        </w:rPr>
        <w:t>.2</w:t>
      </w:r>
      <w:r w:rsidRPr="0073594C">
        <w:rPr>
          <w:rFonts w:ascii="Arial" w:hAnsi="Arial" w:cs="Arial"/>
          <w:b/>
          <w:bCs/>
          <w:lang w:val="en-US"/>
        </w:rPr>
        <w:t>.</w:t>
      </w:r>
      <w:r>
        <w:rPr>
          <w:rFonts w:ascii="Arial" w:hAnsi="Arial" w:cs="Arial"/>
          <w:b/>
          <w:bCs/>
          <w:lang w:val="en-US" w:eastAsia="zh-CN"/>
        </w:rPr>
        <w:t>1</w:t>
      </w:r>
      <w:r w:rsidRPr="0073594C">
        <w:rPr>
          <w:rFonts w:ascii="Arial" w:hAnsi="Arial" w:cs="Arial"/>
          <w:b/>
          <w:bCs/>
          <w:lang w:val="en-US"/>
        </w:rPr>
        <w:t xml:space="preserve">-2: Band </w:t>
      </w:r>
      <w:r w:rsidRPr="0073594C">
        <w:rPr>
          <w:rFonts w:ascii="Arial" w:hAnsi="Arial" w:cs="Arial"/>
          <w:b/>
          <w:bCs/>
          <w:lang w:val="en-US" w:eastAsia="zh-CN"/>
        </w:rPr>
        <w:t>n</w:t>
      </w:r>
      <w:r>
        <w:rPr>
          <w:rFonts w:ascii="Arial" w:hAnsi="Arial" w:cs="Arial"/>
          <w:b/>
          <w:bCs/>
          <w:lang w:val="en-US" w:eastAsia="zh-CN"/>
        </w:rPr>
        <w:t>1</w:t>
      </w:r>
      <w:r w:rsidRPr="0073594C">
        <w:rPr>
          <w:rFonts w:ascii="Arial" w:hAnsi="Arial" w:cs="Arial"/>
          <w:b/>
          <w:bCs/>
          <w:lang w:val="en-US"/>
        </w:rPr>
        <w:t xml:space="preserve"> and Band </w:t>
      </w:r>
      <w:r w:rsidRPr="0073594C">
        <w:rPr>
          <w:rFonts w:ascii="Arial" w:hAnsi="Arial" w:cs="Arial"/>
          <w:b/>
          <w:bCs/>
          <w:lang w:val="en-US" w:eastAsia="zh-CN"/>
        </w:rPr>
        <w:t>n</w:t>
      </w:r>
      <w:r>
        <w:rPr>
          <w:rFonts w:ascii="Arial" w:hAnsi="Arial" w:cs="Arial"/>
          <w:b/>
          <w:bCs/>
          <w:lang w:val="en-US" w:eastAsia="zh-CN"/>
        </w:rPr>
        <w:t>105</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harmonics and IMD products</w:t>
      </w:r>
    </w:p>
    <w:tbl>
      <w:tblPr>
        <w:tblW w:w="10060" w:type="dxa"/>
        <w:tblInd w:w="113" w:type="dxa"/>
        <w:tblLook w:val="04A0" w:firstRow="1" w:lastRow="0" w:firstColumn="1" w:lastColumn="0" w:noHBand="0" w:noVBand="1"/>
      </w:tblPr>
      <w:tblGrid>
        <w:gridCol w:w="2547"/>
        <w:gridCol w:w="1843"/>
        <w:gridCol w:w="1842"/>
        <w:gridCol w:w="1985"/>
        <w:gridCol w:w="1843"/>
      </w:tblGrid>
      <w:tr w:rsidR="004A3F59" w:rsidRPr="0073594C" w14:paraId="7D838518" w14:textId="77777777" w:rsidTr="005A4037">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A55E0C" w14:textId="77777777" w:rsidR="004A3F59" w:rsidRPr="0073594C" w:rsidRDefault="004A3F59" w:rsidP="005A4037">
            <w:pPr>
              <w:spacing w:after="0"/>
              <w:rPr>
                <w:rFonts w:ascii="Arial" w:hAnsi="Arial" w:cs="Arial"/>
                <w:b/>
                <w:bCs/>
                <w:color w:val="000000"/>
                <w:sz w:val="18"/>
                <w:szCs w:val="18"/>
                <w:lang w:val="en-US" w:eastAsia="ja-JP"/>
              </w:rPr>
            </w:pPr>
            <w:r>
              <w:rPr>
                <w:rFonts w:ascii="Arial" w:hAnsi="Arial" w:cs="Arial"/>
                <w:b/>
                <w:bCs/>
                <w:color w:val="000000"/>
                <w:sz w:val="18"/>
                <w:szCs w:val="18"/>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2215C8E7" w14:textId="77777777" w:rsidR="004A3F59" w:rsidRPr="0073594C" w:rsidRDefault="004A3F59"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fx_low</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38C917E4" w14:textId="77777777" w:rsidR="004A3F59" w:rsidRPr="0073594C" w:rsidRDefault="004A3F59"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fx_high</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15A654BB" w14:textId="77777777" w:rsidR="004A3F59" w:rsidRPr="0073594C" w:rsidRDefault="004A3F59"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fy_low</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290D47AD" w14:textId="77777777" w:rsidR="004A3F59" w:rsidRPr="0073594C" w:rsidRDefault="004A3F59"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fy_high</w:t>
            </w:r>
          </w:p>
        </w:tc>
      </w:tr>
      <w:tr w:rsidR="004A3F59" w:rsidRPr="0073594C" w14:paraId="0C1ED73A"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995F456"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UL Frequency [MHz]</w:t>
            </w:r>
          </w:p>
        </w:tc>
        <w:tc>
          <w:tcPr>
            <w:tcW w:w="1843" w:type="dxa"/>
            <w:tcBorders>
              <w:top w:val="nil"/>
              <w:left w:val="nil"/>
              <w:bottom w:val="single" w:sz="4" w:space="0" w:color="auto"/>
              <w:right w:val="single" w:sz="4" w:space="0" w:color="auto"/>
            </w:tcBorders>
            <w:shd w:val="clear" w:color="auto" w:fill="auto"/>
            <w:noWrap/>
            <w:vAlign w:val="center"/>
          </w:tcPr>
          <w:p w14:paraId="48CB6294"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1920</w:t>
            </w:r>
          </w:p>
        </w:tc>
        <w:tc>
          <w:tcPr>
            <w:tcW w:w="1842" w:type="dxa"/>
            <w:tcBorders>
              <w:top w:val="nil"/>
              <w:left w:val="nil"/>
              <w:bottom w:val="single" w:sz="4" w:space="0" w:color="auto"/>
              <w:right w:val="single" w:sz="4" w:space="0" w:color="auto"/>
            </w:tcBorders>
            <w:shd w:val="clear" w:color="auto" w:fill="auto"/>
            <w:noWrap/>
            <w:vAlign w:val="center"/>
          </w:tcPr>
          <w:p w14:paraId="3D91B1B7"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1980</w:t>
            </w:r>
          </w:p>
        </w:tc>
        <w:tc>
          <w:tcPr>
            <w:tcW w:w="1985" w:type="dxa"/>
            <w:tcBorders>
              <w:top w:val="nil"/>
              <w:left w:val="nil"/>
              <w:bottom w:val="single" w:sz="4" w:space="0" w:color="auto"/>
              <w:right w:val="single" w:sz="4" w:space="0" w:color="auto"/>
            </w:tcBorders>
            <w:shd w:val="clear" w:color="auto" w:fill="auto"/>
            <w:noWrap/>
            <w:vAlign w:val="center"/>
          </w:tcPr>
          <w:p w14:paraId="195B8D2E"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663</w:t>
            </w:r>
          </w:p>
        </w:tc>
        <w:tc>
          <w:tcPr>
            <w:tcW w:w="1843" w:type="dxa"/>
            <w:tcBorders>
              <w:top w:val="nil"/>
              <w:left w:val="nil"/>
              <w:bottom w:val="single" w:sz="4" w:space="0" w:color="auto"/>
              <w:right w:val="single" w:sz="4" w:space="0" w:color="auto"/>
            </w:tcBorders>
            <w:shd w:val="clear" w:color="auto" w:fill="auto"/>
            <w:noWrap/>
            <w:vAlign w:val="center"/>
          </w:tcPr>
          <w:p w14:paraId="6843CD10"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703</w:t>
            </w:r>
          </w:p>
        </w:tc>
      </w:tr>
      <w:tr w:rsidR="004A3F59" w:rsidRPr="0073594C" w14:paraId="7CAFFF92"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6337B94"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DL Frequency [MHz]</w:t>
            </w:r>
          </w:p>
        </w:tc>
        <w:tc>
          <w:tcPr>
            <w:tcW w:w="1843" w:type="dxa"/>
            <w:tcBorders>
              <w:top w:val="nil"/>
              <w:left w:val="nil"/>
              <w:bottom w:val="single" w:sz="4" w:space="0" w:color="auto"/>
              <w:right w:val="single" w:sz="4" w:space="0" w:color="auto"/>
            </w:tcBorders>
            <w:shd w:val="clear" w:color="auto" w:fill="auto"/>
            <w:noWrap/>
            <w:vAlign w:val="center"/>
          </w:tcPr>
          <w:p w14:paraId="50189663"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2110</w:t>
            </w:r>
          </w:p>
        </w:tc>
        <w:tc>
          <w:tcPr>
            <w:tcW w:w="1842" w:type="dxa"/>
            <w:tcBorders>
              <w:top w:val="nil"/>
              <w:left w:val="nil"/>
              <w:bottom w:val="single" w:sz="4" w:space="0" w:color="auto"/>
              <w:right w:val="single" w:sz="4" w:space="0" w:color="auto"/>
            </w:tcBorders>
            <w:shd w:val="clear" w:color="auto" w:fill="auto"/>
            <w:noWrap/>
            <w:vAlign w:val="center"/>
          </w:tcPr>
          <w:p w14:paraId="5A4E2197"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2170</w:t>
            </w:r>
          </w:p>
        </w:tc>
        <w:tc>
          <w:tcPr>
            <w:tcW w:w="1985" w:type="dxa"/>
            <w:tcBorders>
              <w:top w:val="nil"/>
              <w:left w:val="nil"/>
              <w:bottom w:val="single" w:sz="4" w:space="0" w:color="auto"/>
              <w:right w:val="single" w:sz="4" w:space="0" w:color="auto"/>
            </w:tcBorders>
            <w:shd w:val="clear" w:color="auto" w:fill="auto"/>
            <w:noWrap/>
            <w:vAlign w:val="center"/>
          </w:tcPr>
          <w:p w14:paraId="026B7E98"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612</w:t>
            </w:r>
          </w:p>
        </w:tc>
        <w:tc>
          <w:tcPr>
            <w:tcW w:w="1843" w:type="dxa"/>
            <w:tcBorders>
              <w:top w:val="nil"/>
              <w:left w:val="nil"/>
              <w:bottom w:val="single" w:sz="4" w:space="0" w:color="auto"/>
              <w:right w:val="single" w:sz="4" w:space="0" w:color="auto"/>
            </w:tcBorders>
            <w:shd w:val="clear" w:color="auto" w:fill="auto"/>
            <w:noWrap/>
            <w:vAlign w:val="center"/>
          </w:tcPr>
          <w:p w14:paraId="70E42D6F"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652</w:t>
            </w:r>
          </w:p>
        </w:tc>
      </w:tr>
      <w:tr w:rsidR="004A3F59" w:rsidRPr="0073594C" w14:paraId="6626E46A"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6EC8BBD"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2nd order IMD products</w:t>
            </w:r>
          </w:p>
        </w:tc>
        <w:tc>
          <w:tcPr>
            <w:tcW w:w="1843" w:type="dxa"/>
            <w:tcBorders>
              <w:top w:val="nil"/>
              <w:left w:val="nil"/>
              <w:bottom w:val="single" w:sz="4" w:space="0" w:color="auto"/>
              <w:right w:val="single" w:sz="4" w:space="0" w:color="auto"/>
            </w:tcBorders>
            <w:shd w:val="clear" w:color="auto" w:fill="auto"/>
            <w:noWrap/>
            <w:vAlign w:val="center"/>
          </w:tcPr>
          <w:p w14:paraId="3BB98357"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fx_high|</w:t>
            </w:r>
          </w:p>
        </w:tc>
        <w:tc>
          <w:tcPr>
            <w:tcW w:w="1842" w:type="dxa"/>
            <w:tcBorders>
              <w:top w:val="nil"/>
              <w:left w:val="nil"/>
              <w:bottom w:val="single" w:sz="4" w:space="0" w:color="auto"/>
              <w:right w:val="single" w:sz="4" w:space="0" w:color="auto"/>
            </w:tcBorders>
            <w:shd w:val="clear" w:color="auto" w:fill="auto"/>
            <w:noWrap/>
            <w:vAlign w:val="center"/>
          </w:tcPr>
          <w:p w14:paraId="56F0647D"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fx_low|</w:t>
            </w:r>
          </w:p>
        </w:tc>
        <w:tc>
          <w:tcPr>
            <w:tcW w:w="1985" w:type="dxa"/>
            <w:tcBorders>
              <w:top w:val="nil"/>
              <w:left w:val="nil"/>
              <w:bottom w:val="single" w:sz="4" w:space="0" w:color="auto"/>
              <w:right w:val="single" w:sz="4" w:space="0" w:color="auto"/>
            </w:tcBorders>
            <w:shd w:val="clear" w:color="auto" w:fill="auto"/>
            <w:noWrap/>
            <w:vAlign w:val="center"/>
          </w:tcPr>
          <w:p w14:paraId="5F4BFEFA"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fx_low|</w:t>
            </w:r>
          </w:p>
        </w:tc>
        <w:tc>
          <w:tcPr>
            <w:tcW w:w="1843" w:type="dxa"/>
            <w:tcBorders>
              <w:top w:val="nil"/>
              <w:left w:val="nil"/>
              <w:bottom w:val="single" w:sz="4" w:space="0" w:color="auto"/>
              <w:right w:val="single" w:sz="4" w:space="0" w:color="auto"/>
            </w:tcBorders>
            <w:shd w:val="clear" w:color="auto" w:fill="auto"/>
            <w:noWrap/>
            <w:vAlign w:val="center"/>
          </w:tcPr>
          <w:p w14:paraId="0181A86C"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fx_high|</w:t>
            </w:r>
          </w:p>
        </w:tc>
      </w:tr>
      <w:tr w:rsidR="004A3F59" w:rsidRPr="0073594C" w14:paraId="56CC1EE8"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D15A4A6"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425A806C"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1317</w:t>
            </w:r>
          </w:p>
        </w:tc>
        <w:tc>
          <w:tcPr>
            <w:tcW w:w="1842" w:type="dxa"/>
            <w:tcBorders>
              <w:top w:val="nil"/>
              <w:left w:val="nil"/>
              <w:bottom w:val="single" w:sz="4" w:space="0" w:color="auto"/>
              <w:right w:val="single" w:sz="4" w:space="0" w:color="auto"/>
            </w:tcBorders>
            <w:shd w:val="clear" w:color="auto" w:fill="auto"/>
            <w:noWrap/>
            <w:vAlign w:val="center"/>
          </w:tcPr>
          <w:p w14:paraId="24FD7C7D"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1217</w:t>
            </w:r>
          </w:p>
        </w:tc>
        <w:tc>
          <w:tcPr>
            <w:tcW w:w="1985" w:type="dxa"/>
            <w:tcBorders>
              <w:top w:val="nil"/>
              <w:left w:val="nil"/>
              <w:bottom w:val="single" w:sz="4" w:space="0" w:color="auto"/>
              <w:right w:val="single" w:sz="4" w:space="0" w:color="auto"/>
            </w:tcBorders>
            <w:shd w:val="clear" w:color="auto" w:fill="auto"/>
            <w:noWrap/>
            <w:vAlign w:val="center"/>
          </w:tcPr>
          <w:p w14:paraId="2B9D854D"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2583</w:t>
            </w:r>
          </w:p>
        </w:tc>
        <w:tc>
          <w:tcPr>
            <w:tcW w:w="1843" w:type="dxa"/>
            <w:tcBorders>
              <w:top w:val="nil"/>
              <w:left w:val="nil"/>
              <w:bottom w:val="single" w:sz="4" w:space="0" w:color="auto"/>
              <w:right w:val="single" w:sz="4" w:space="0" w:color="auto"/>
            </w:tcBorders>
            <w:shd w:val="clear" w:color="auto" w:fill="auto"/>
            <w:noWrap/>
            <w:vAlign w:val="center"/>
          </w:tcPr>
          <w:p w14:paraId="550FB629"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2683</w:t>
            </w:r>
          </w:p>
        </w:tc>
      </w:tr>
      <w:tr w:rsidR="004A3F59" w:rsidRPr="0073594C" w14:paraId="32B8FB91"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FCA8637"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478BE750"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fy_high|</w:t>
            </w:r>
          </w:p>
        </w:tc>
        <w:tc>
          <w:tcPr>
            <w:tcW w:w="1842" w:type="dxa"/>
            <w:tcBorders>
              <w:top w:val="nil"/>
              <w:left w:val="nil"/>
              <w:bottom w:val="single" w:sz="4" w:space="0" w:color="auto"/>
              <w:right w:val="single" w:sz="4" w:space="0" w:color="auto"/>
            </w:tcBorders>
            <w:shd w:val="clear" w:color="auto" w:fill="auto"/>
            <w:noWrap/>
            <w:vAlign w:val="center"/>
          </w:tcPr>
          <w:p w14:paraId="5D35C14D"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fy_low|</w:t>
            </w:r>
          </w:p>
        </w:tc>
        <w:tc>
          <w:tcPr>
            <w:tcW w:w="1985" w:type="dxa"/>
            <w:tcBorders>
              <w:top w:val="nil"/>
              <w:left w:val="nil"/>
              <w:bottom w:val="single" w:sz="4" w:space="0" w:color="auto"/>
              <w:right w:val="single" w:sz="4" w:space="0" w:color="auto"/>
            </w:tcBorders>
            <w:shd w:val="clear" w:color="auto" w:fill="auto"/>
            <w:noWrap/>
            <w:vAlign w:val="center"/>
          </w:tcPr>
          <w:p w14:paraId="72458D9F"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fx_high|</w:t>
            </w:r>
          </w:p>
        </w:tc>
        <w:tc>
          <w:tcPr>
            <w:tcW w:w="1843" w:type="dxa"/>
            <w:tcBorders>
              <w:top w:val="nil"/>
              <w:left w:val="nil"/>
              <w:bottom w:val="single" w:sz="4" w:space="0" w:color="auto"/>
              <w:right w:val="single" w:sz="4" w:space="0" w:color="auto"/>
            </w:tcBorders>
            <w:shd w:val="clear" w:color="auto" w:fill="auto"/>
            <w:noWrap/>
            <w:vAlign w:val="center"/>
          </w:tcPr>
          <w:p w14:paraId="7157071E"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 fx_low|</w:t>
            </w:r>
          </w:p>
        </w:tc>
      </w:tr>
      <w:tr w:rsidR="004A3F59" w:rsidRPr="0073594C" w14:paraId="7248C9B9"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D97B247"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3F9F4E5F"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3137</w:t>
            </w:r>
          </w:p>
        </w:tc>
        <w:tc>
          <w:tcPr>
            <w:tcW w:w="1842" w:type="dxa"/>
            <w:tcBorders>
              <w:top w:val="nil"/>
              <w:left w:val="nil"/>
              <w:bottom w:val="single" w:sz="4" w:space="0" w:color="auto"/>
              <w:right w:val="single" w:sz="4" w:space="0" w:color="auto"/>
            </w:tcBorders>
            <w:shd w:val="clear" w:color="auto" w:fill="auto"/>
            <w:noWrap/>
            <w:vAlign w:val="center"/>
          </w:tcPr>
          <w:p w14:paraId="5D8E60A9"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3297</w:t>
            </w:r>
          </w:p>
        </w:tc>
        <w:tc>
          <w:tcPr>
            <w:tcW w:w="1985" w:type="dxa"/>
            <w:tcBorders>
              <w:top w:val="nil"/>
              <w:left w:val="nil"/>
              <w:bottom w:val="single" w:sz="4" w:space="0" w:color="auto"/>
              <w:right w:val="single" w:sz="4" w:space="0" w:color="auto"/>
            </w:tcBorders>
            <w:shd w:val="clear" w:color="auto" w:fill="auto"/>
            <w:noWrap/>
            <w:vAlign w:val="center"/>
          </w:tcPr>
          <w:p w14:paraId="3A1F1E8B"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654</w:t>
            </w:r>
          </w:p>
        </w:tc>
        <w:tc>
          <w:tcPr>
            <w:tcW w:w="1843" w:type="dxa"/>
            <w:tcBorders>
              <w:top w:val="nil"/>
              <w:left w:val="nil"/>
              <w:bottom w:val="single" w:sz="4" w:space="0" w:color="auto"/>
              <w:right w:val="single" w:sz="4" w:space="0" w:color="auto"/>
            </w:tcBorders>
            <w:shd w:val="clear" w:color="auto" w:fill="auto"/>
            <w:noWrap/>
            <w:vAlign w:val="center"/>
          </w:tcPr>
          <w:p w14:paraId="56E38A98"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514</w:t>
            </w:r>
          </w:p>
        </w:tc>
      </w:tr>
      <w:tr w:rsidR="004A3F59" w:rsidRPr="0073594C" w14:paraId="009FA3EC"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D6FBC9C"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72A396FE"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fy_low|</w:t>
            </w:r>
          </w:p>
        </w:tc>
        <w:tc>
          <w:tcPr>
            <w:tcW w:w="1842" w:type="dxa"/>
            <w:tcBorders>
              <w:top w:val="nil"/>
              <w:left w:val="nil"/>
              <w:bottom w:val="single" w:sz="4" w:space="0" w:color="auto"/>
              <w:right w:val="single" w:sz="4" w:space="0" w:color="auto"/>
            </w:tcBorders>
            <w:shd w:val="clear" w:color="auto" w:fill="auto"/>
            <w:noWrap/>
            <w:vAlign w:val="center"/>
          </w:tcPr>
          <w:p w14:paraId="08E484E3"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fy_high|</w:t>
            </w:r>
          </w:p>
        </w:tc>
        <w:tc>
          <w:tcPr>
            <w:tcW w:w="1985" w:type="dxa"/>
            <w:tcBorders>
              <w:top w:val="nil"/>
              <w:left w:val="nil"/>
              <w:bottom w:val="single" w:sz="4" w:space="0" w:color="auto"/>
              <w:right w:val="single" w:sz="4" w:space="0" w:color="auto"/>
            </w:tcBorders>
            <w:shd w:val="clear" w:color="auto" w:fill="auto"/>
            <w:noWrap/>
            <w:vAlign w:val="center"/>
          </w:tcPr>
          <w:p w14:paraId="41CAC09F"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fx_low|</w:t>
            </w:r>
          </w:p>
        </w:tc>
        <w:tc>
          <w:tcPr>
            <w:tcW w:w="1843" w:type="dxa"/>
            <w:tcBorders>
              <w:top w:val="nil"/>
              <w:left w:val="nil"/>
              <w:bottom w:val="single" w:sz="4" w:space="0" w:color="auto"/>
              <w:right w:val="single" w:sz="4" w:space="0" w:color="auto"/>
            </w:tcBorders>
            <w:shd w:val="clear" w:color="auto" w:fill="auto"/>
            <w:noWrap/>
            <w:vAlign w:val="center"/>
          </w:tcPr>
          <w:p w14:paraId="1A4C6A88"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 fx_high|</w:t>
            </w:r>
          </w:p>
        </w:tc>
      </w:tr>
      <w:tr w:rsidR="004A3F59" w:rsidRPr="0073594C" w14:paraId="43C88640"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7605746"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1600D74C"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4503</w:t>
            </w:r>
          </w:p>
        </w:tc>
        <w:tc>
          <w:tcPr>
            <w:tcW w:w="1842" w:type="dxa"/>
            <w:tcBorders>
              <w:top w:val="nil"/>
              <w:left w:val="nil"/>
              <w:bottom w:val="single" w:sz="4" w:space="0" w:color="auto"/>
              <w:right w:val="single" w:sz="4" w:space="0" w:color="auto"/>
            </w:tcBorders>
            <w:shd w:val="clear" w:color="auto" w:fill="auto"/>
            <w:noWrap/>
            <w:vAlign w:val="center"/>
          </w:tcPr>
          <w:p w14:paraId="39504CCC"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4663</w:t>
            </w:r>
          </w:p>
        </w:tc>
        <w:tc>
          <w:tcPr>
            <w:tcW w:w="1985" w:type="dxa"/>
            <w:tcBorders>
              <w:top w:val="nil"/>
              <w:left w:val="nil"/>
              <w:bottom w:val="single" w:sz="4" w:space="0" w:color="auto"/>
              <w:right w:val="single" w:sz="4" w:space="0" w:color="auto"/>
            </w:tcBorders>
            <w:shd w:val="clear" w:color="auto" w:fill="auto"/>
            <w:noWrap/>
            <w:vAlign w:val="center"/>
          </w:tcPr>
          <w:p w14:paraId="589F098F" w14:textId="77777777" w:rsidR="004A3F59" w:rsidRPr="00763B7B" w:rsidRDefault="004A3F59" w:rsidP="005A4037">
            <w:pPr>
              <w:spacing w:after="0"/>
              <w:jc w:val="center"/>
              <w:rPr>
                <w:rFonts w:ascii="Arial" w:hAnsi="Arial" w:cs="Arial"/>
                <w:color w:val="000000"/>
                <w:sz w:val="18"/>
                <w:szCs w:val="18"/>
                <w:highlight w:val="yellow"/>
                <w:lang w:val="en-US" w:eastAsia="ja-JP"/>
              </w:rPr>
            </w:pPr>
            <w:r w:rsidRPr="00763B7B">
              <w:rPr>
                <w:rFonts w:ascii="Arial" w:hAnsi="Arial" w:cs="Arial"/>
                <w:color w:val="000000"/>
                <w:sz w:val="16"/>
                <w:szCs w:val="16"/>
                <w:highlight w:val="yellow"/>
              </w:rPr>
              <w:t>3246</w:t>
            </w:r>
          </w:p>
        </w:tc>
        <w:tc>
          <w:tcPr>
            <w:tcW w:w="1843" w:type="dxa"/>
            <w:tcBorders>
              <w:top w:val="nil"/>
              <w:left w:val="nil"/>
              <w:bottom w:val="single" w:sz="4" w:space="0" w:color="auto"/>
              <w:right w:val="single" w:sz="4" w:space="0" w:color="auto"/>
            </w:tcBorders>
            <w:shd w:val="clear" w:color="auto" w:fill="auto"/>
            <w:noWrap/>
            <w:vAlign w:val="center"/>
          </w:tcPr>
          <w:p w14:paraId="683E9434" w14:textId="77777777" w:rsidR="004A3F59" w:rsidRPr="00763B7B" w:rsidRDefault="004A3F59" w:rsidP="005A4037">
            <w:pPr>
              <w:spacing w:after="0"/>
              <w:jc w:val="center"/>
              <w:rPr>
                <w:rFonts w:ascii="Arial" w:hAnsi="Arial" w:cs="Arial"/>
                <w:color w:val="000000"/>
                <w:sz w:val="18"/>
                <w:szCs w:val="18"/>
                <w:highlight w:val="yellow"/>
                <w:lang w:val="en-US" w:eastAsia="ja-JP"/>
              </w:rPr>
            </w:pPr>
            <w:r w:rsidRPr="00763B7B">
              <w:rPr>
                <w:rFonts w:ascii="Arial" w:hAnsi="Arial" w:cs="Arial"/>
                <w:color w:val="000000"/>
                <w:sz w:val="16"/>
                <w:szCs w:val="16"/>
                <w:highlight w:val="yellow"/>
              </w:rPr>
              <w:t>3386</w:t>
            </w:r>
          </w:p>
        </w:tc>
      </w:tr>
      <w:tr w:rsidR="004A3F59" w:rsidRPr="0073594C" w14:paraId="7DE03F90"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ED32CA6"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Two-tone 4th order IMD products</w:t>
            </w:r>
          </w:p>
        </w:tc>
        <w:tc>
          <w:tcPr>
            <w:tcW w:w="1843" w:type="dxa"/>
            <w:tcBorders>
              <w:top w:val="nil"/>
              <w:left w:val="nil"/>
              <w:bottom w:val="single" w:sz="4" w:space="0" w:color="auto"/>
              <w:right w:val="single" w:sz="4" w:space="0" w:color="auto"/>
            </w:tcBorders>
            <w:shd w:val="clear" w:color="auto" w:fill="FFFFFF" w:themeFill="background1"/>
            <w:noWrap/>
            <w:vAlign w:val="center"/>
          </w:tcPr>
          <w:p w14:paraId="0664CFA0"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|3*fx_low –1* fy_high|</w:t>
            </w:r>
          </w:p>
        </w:tc>
        <w:tc>
          <w:tcPr>
            <w:tcW w:w="1842" w:type="dxa"/>
            <w:tcBorders>
              <w:top w:val="nil"/>
              <w:left w:val="nil"/>
              <w:bottom w:val="single" w:sz="4" w:space="0" w:color="auto"/>
              <w:right w:val="single" w:sz="4" w:space="0" w:color="auto"/>
            </w:tcBorders>
            <w:shd w:val="clear" w:color="auto" w:fill="auto"/>
            <w:noWrap/>
            <w:vAlign w:val="center"/>
          </w:tcPr>
          <w:p w14:paraId="647DCF37"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|3*fx_high – 1*fy_low|</w:t>
            </w:r>
          </w:p>
        </w:tc>
        <w:tc>
          <w:tcPr>
            <w:tcW w:w="1985" w:type="dxa"/>
            <w:tcBorders>
              <w:top w:val="nil"/>
              <w:left w:val="nil"/>
              <w:bottom w:val="single" w:sz="4" w:space="0" w:color="auto"/>
              <w:right w:val="single" w:sz="4" w:space="0" w:color="auto"/>
            </w:tcBorders>
            <w:shd w:val="clear" w:color="auto" w:fill="auto"/>
            <w:noWrap/>
            <w:vAlign w:val="center"/>
          </w:tcPr>
          <w:p w14:paraId="4983639F"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|3*fy_low – 1*fx_high|</w:t>
            </w:r>
          </w:p>
        </w:tc>
        <w:tc>
          <w:tcPr>
            <w:tcW w:w="1843" w:type="dxa"/>
            <w:tcBorders>
              <w:top w:val="nil"/>
              <w:left w:val="nil"/>
              <w:bottom w:val="single" w:sz="4" w:space="0" w:color="auto"/>
              <w:right w:val="single" w:sz="4" w:space="0" w:color="auto"/>
            </w:tcBorders>
            <w:shd w:val="clear" w:color="auto" w:fill="auto"/>
            <w:noWrap/>
            <w:vAlign w:val="center"/>
          </w:tcPr>
          <w:p w14:paraId="5091A127"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|3*fy_high – 1*fx_low|</w:t>
            </w:r>
          </w:p>
        </w:tc>
      </w:tr>
      <w:tr w:rsidR="004A3F59" w:rsidRPr="0073594C" w14:paraId="450ACCBA"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EF374D2"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7CD5595A"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5057</w:t>
            </w:r>
          </w:p>
        </w:tc>
        <w:tc>
          <w:tcPr>
            <w:tcW w:w="1842" w:type="dxa"/>
            <w:tcBorders>
              <w:top w:val="nil"/>
              <w:left w:val="nil"/>
              <w:bottom w:val="single" w:sz="4" w:space="0" w:color="auto"/>
              <w:right w:val="single" w:sz="4" w:space="0" w:color="auto"/>
            </w:tcBorders>
            <w:shd w:val="clear" w:color="auto" w:fill="auto"/>
            <w:noWrap/>
            <w:vAlign w:val="center"/>
          </w:tcPr>
          <w:p w14:paraId="1FD1D353"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5277</w:t>
            </w:r>
          </w:p>
        </w:tc>
        <w:tc>
          <w:tcPr>
            <w:tcW w:w="1985" w:type="dxa"/>
            <w:tcBorders>
              <w:top w:val="nil"/>
              <w:left w:val="nil"/>
              <w:bottom w:val="single" w:sz="4" w:space="0" w:color="auto"/>
              <w:right w:val="single" w:sz="4" w:space="0" w:color="auto"/>
            </w:tcBorders>
            <w:shd w:val="clear" w:color="auto" w:fill="auto"/>
            <w:noWrap/>
            <w:vAlign w:val="center"/>
          </w:tcPr>
          <w:p w14:paraId="4FA4D3EB"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9</w:t>
            </w:r>
          </w:p>
        </w:tc>
        <w:tc>
          <w:tcPr>
            <w:tcW w:w="1843" w:type="dxa"/>
            <w:tcBorders>
              <w:top w:val="nil"/>
              <w:left w:val="nil"/>
              <w:bottom w:val="single" w:sz="4" w:space="0" w:color="auto"/>
              <w:right w:val="single" w:sz="4" w:space="0" w:color="auto"/>
            </w:tcBorders>
            <w:shd w:val="clear" w:color="auto" w:fill="auto"/>
            <w:noWrap/>
            <w:vAlign w:val="center"/>
          </w:tcPr>
          <w:p w14:paraId="0162C421"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189</w:t>
            </w:r>
          </w:p>
        </w:tc>
      </w:tr>
      <w:tr w:rsidR="004A3F59" w:rsidRPr="0073594C" w14:paraId="43BF1224"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A5CD1E3"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65ECE05B"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–2* fy_high|</w:t>
            </w:r>
          </w:p>
        </w:tc>
        <w:tc>
          <w:tcPr>
            <w:tcW w:w="1842" w:type="dxa"/>
            <w:tcBorders>
              <w:top w:val="nil"/>
              <w:left w:val="nil"/>
              <w:bottom w:val="single" w:sz="4" w:space="0" w:color="auto"/>
              <w:right w:val="single" w:sz="4" w:space="0" w:color="auto"/>
            </w:tcBorders>
            <w:shd w:val="clear" w:color="auto" w:fill="auto"/>
            <w:noWrap/>
            <w:vAlign w:val="center"/>
          </w:tcPr>
          <w:p w14:paraId="4B67FCAB"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–2* fy_low|</w:t>
            </w:r>
          </w:p>
        </w:tc>
        <w:tc>
          <w:tcPr>
            <w:tcW w:w="1985" w:type="dxa"/>
            <w:tcBorders>
              <w:top w:val="nil"/>
              <w:left w:val="nil"/>
              <w:bottom w:val="single" w:sz="4" w:space="0" w:color="auto"/>
              <w:right w:val="single" w:sz="4" w:space="0" w:color="auto"/>
            </w:tcBorders>
            <w:shd w:val="clear" w:color="auto" w:fill="auto"/>
            <w:noWrap/>
            <w:vAlign w:val="center"/>
          </w:tcPr>
          <w:p w14:paraId="6F54FE64"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+2* fy_low|</w:t>
            </w:r>
          </w:p>
        </w:tc>
        <w:tc>
          <w:tcPr>
            <w:tcW w:w="1843" w:type="dxa"/>
            <w:tcBorders>
              <w:top w:val="nil"/>
              <w:left w:val="nil"/>
              <w:bottom w:val="single" w:sz="4" w:space="0" w:color="auto"/>
              <w:right w:val="single" w:sz="4" w:space="0" w:color="auto"/>
            </w:tcBorders>
            <w:shd w:val="clear" w:color="auto" w:fill="auto"/>
            <w:noWrap/>
            <w:vAlign w:val="center"/>
          </w:tcPr>
          <w:p w14:paraId="2AB02D1A"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+2* fy_high|</w:t>
            </w:r>
          </w:p>
        </w:tc>
      </w:tr>
      <w:tr w:rsidR="004A3F59" w:rsidRPr="0073594C" w14:paraId="6A7F2AB5"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427C4CD"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54B59828"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2434</w:t>
            </w:r>
          </w:p>
        </w:tc>
        <w:tc>
          <w:tcPr>
            <w:tcW w:w="1842" w:type="dxa"/>
            <w:tcBorders>
              <w:top w:val="nil"/>
              <w:left w:val="nil"/>
              <w:bottom w:val="single" w:sz="4" w:space="0" w:color="auto"/>
              <w:right w:val="single" w:sz="4" w:space="0" w:color="auto"/>
            </w:tcBorders>
            <w:shd w:val="clear" w:color="auto" w:fill="auto"/>
            <w:noWrap/>
            <w:vAlign w:val="center"/>
          </w:tcPr>
          <w:p w14:paraId="559B0C66"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2634</w:t>
            </w:r>
          </w:p>
        </w:tc>
        <w:tc>
          <w:tcPr>
            <w:tcW w:w="1985" w:type="dxa"/>
            <w:tcBorders>
              <w:top w:val="nil"/>
              <w:left w:val="nil"/>
              <w:bottom w:val="single" w:sz="4" w:space="0" w:color="auto"/>
              <w:right w:val="single" w:sz="4" w:space="0" w:color="auto"/>
            </w:tcBorders>
            <w:shd w:val="clear" w:color="auto" w:fill="auto"/>
            <w:noWrap/>
            <w:vAlign w:val="center"/>
          </w:tcPr>
          <w:p w14:paraId="3837850A"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5166</w:t>
            </w:r>
          </w:p>
        </w:tc>
        <w:tc>
          <w:tcPr>
            <w:tcW w:w="1843" w:type="dxa"/>
            <w:tcBorders>
              <w:top w:val="nil"/>
              <w:left w:val="nil"/>
              <w:bottom w:val="single" w:sz="4" w:space="0" w:color="auto"/>
              <w:right w:val="single" w:sz="4" w:space="0" w:color="auto"/>
            </w:tcBorders>
            <w:shd w:val="clear" w:color="auto" w:fill="auto"/>
            <w:noWrap/>
            <w:vAlign w:val="center"/>
          </w:tcPr>
          <w:p w14:paraId="44F79E42"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5366</w:t>
            </w:r>
          </w:p>
        </w:tc>
      </w:tr>
      <w:tr w:rsidR="004A3F59" w:rsidRPr="0073594C" w14:paraId="426165DE"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B964EB4"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405606EA"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|3*fx_low +1* fy_low|</w:t>
            </w:r>
          </w:p>
        </w:tc>
        <w:tc>
          <w:tcPr>
            <w:tcW w:w="1842" w:type="dxa"/>
            <w:tcBorders>
              <w:top w:val="nil"/>
              <w:left w:val="nil"/>
              <w:bottom w:val="single" w:sz="4" w:space="0" w:color="auto"/>
              <w:right w:val="single" w:sz="4" w:space="0" w:color="auto"/>
            </w:tcBorders>
            <w:shd w:val="clear" w:color="auto" w:fill="auto"/>
            <w:noWrap/>
            <w:vAlign w:val="center"/>
          </w:tcPr>
          <w:p w14:paraId="3F540956"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|3*fx_high + 1*fy_high|</w:t>
            </w:r>
          </w:p>
        </w:tc>
        <w:tc>
          <w:tcPr>
            <w:tcW w:w="1985" w:type="dxa"/>
            <w:tcBorders>
              <w:top w:val="nil"/>
              <w:left w:val="nil"/>
              <w:bottom w:val="single" w:sz="4" w:space="0" w:color="auto"/>
              <w:right w:val="single" w:sz="4" w:space="0" w:color="auto"/>
            </w:tcBorders>
            <w:shd w:val="clear" w:color="auto" w:fill="auto"/>
            <w:noWrap/>
            <w:vAlign w:val="center"/>
          </w:tcPr>
          <w:p w14:paraId="15F70947"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|3*fy_low + 1*fx_low|</w:t>
            </w:r>
          </w:p>
        </w:tc>
        <w:tc>
          <w:tcPr>
            <w:tcW w:w="1843" w:type="dxa"/>
            <w:tcBorders>
              <w:top w:val="nil"/>
              <w:left w:val="nil"/>
              <w:bottom w:val="single" w:sz="4" w:space="0" w:color="auto"/>
              <w:right w:val="single" w:sz="4" w:space="0" w:color="auto"/>
            </w:tcBorders>
            <w:shd w:val="clear" w:color="auto" w:fill="auto"/>
            <w:noWrap/>
            <w:vAlign w:val="center"/>
          </w:tcPr>
          <w:p w14:paraId="412BA4E3"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|3*fy_high + 1*fx_high|</w:t>
            </w:r>
          </w:p>
        </w:tc>
      </w:tr>
      <w:tr w:rsidR="004A3F59" w:rsidRPr="0073594C" w14:paraId="0F4AD82C"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D8DC17A"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32443844"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6423</w:t>
            </w:r>
          </w:p>
        </w:tc>
        <w:tc>
          <w:tcPr>
            <w:tcW w:w="1842" w:type="dxa"/>
            <w:tcBorders>
              <w:top w:val="nil"/>
              <w:left w:val="nil"/>
              <w:bottom w:val="single" w:sz="4" w:space="0" w:color="auto"/>
              <w:right w:val="single" w:sz="4" w:space="0" w:color="auto"/>
            </w:tcBorders>
            <w:shd w:val="clear" w:color="auto" w:fill="auto"/>
            <w:noWrap/>
            <w:vAlign w:val="center"/>
          </w:tcPr>
          <w:p w14:paraId="7E2F6576"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6643</w:t>
            </w:r>
          </w:p>
        </w:tc>
        <w:tc>
          <w:tcPr>
            <w:tcW w:w="1985" w:type="dxa"/>
            <w:tcBorders>
              <w:top w:val="nil"/>
              <w:left w:val="nil"/>
              <w:bottom w:val="single" w:sz="4" w:space="0" w:color="auto"/>
              <w:right w:val="single" w:sz="4" w:space="0" w:color="auto"/>
            </w:tcBorders>
            <w:shd w:val="clear" w:color="auto" w:fill="auto"/>
            <w:noWrap/>
            <w:vAlign w:val="center"/>
          </w:tcPr>
          <w:p w14:paraId="7B545B1F"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3909</w:t>
            </w:r>
          </w:p>
        </w:tc>
        <w:tc>
          <w:tcPr>
            <w:tcW w:w="1843" w:type="dxa"/>
            <w:tcBorders>
              <w:top w:val="nil"/>
              <w:left w:val="nil"/>
              <w:bottom w:val="single" w:sz="4" w:space="0" w:color="auto"/>
              <w:right w:val="single" w:sz="4" w:space="0" w:color="auto"/>
            </w:tcBorders>
            <w:shd w:val="clear" w:color="auto" w:fill="auto"/>
            <w:noWrap/>
            <w:vAlign w:val="center"/>
          </w:tcPr>
          <w:p w14:paraId="6E38ACD2"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4089</w:t>
            </w:r>
          </w:p>
        </w:tc>
      </w:tr>
      <w:tr w:rsidR="004A3F59" w:rsidRPr="0073594C" w14:paraId="0A03D113"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553C868"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3A3C0F01"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|fx_low – 4*fy_high|</w:t>
            </w:r>
          </w:p>
        </w:tc>
        <w:tc>
          <w:tcPr>
            <w:tcW w:w="1842" w:type="dxa"/>
            <w:tcBorders>
              <w:top w:val="nil"/>
              <w:left w:val="nil"/>
              <w:bottom w:val="single" w:sz="4" w:space="0" w:color="auto"/>
              <w:right w:val="single" w:sz="4" w:space="0" w:color="auto"/>
            </w:tcBorders>
            <w:shd w:val="clear" w:color="auto" w:fill="auto"/>
            <w:noWrap/>
            <w:vAlign w:val="center"/>
          </w:tcPr>
          <w:p w14:paraId="2D186F4F"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|fx_high – 4*fy_low|</w:t>
            </w:r>
          </w:p>
        </w:tc>
        <w:tc>
          <w:tcPr>
            <w:tcW w:w="1985" w:type="dxa"/>
            <w:tcBorders>
              <w:top w:val="nil"/>
              <w:left w:val="nil"/>
              <w:bottom w:val="single" w:sz="4" w:space="0" w:color="auto"/>
              <w:right w:val="single" w:sz="4" w:space="0" w:color="auto"/>
            </w:tcBorders>
            <w:shd w:val="clear" w:color="auto" w:fill="auto"/>
            <w:noWrap/>
            <w:vAlign w:val="center"/>
          </w:tcPr>
          <w:p w14:paraId="1D72EA4A"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4*fx_high|</w:t>
            </w:r>
          </w:p>
        </w:tc>
        <w:tc>
          <w:tcPr>
            <w:tcW w:w="1843" w:type="dxa"/>
            <w:tcBorders>
              <w:top w:val="nil"/>
              <w:left w:val="nil"/>
              <w:bottom w:val="single" w:sz="4" w:space="0" w:color="auto"/>
              <w:right w:val="single" w:sz="4" w:space="0" w:color="auto"/>
            </w:tcBorders>
            <w:shd w:val="clear" w:color="auto" w:fill="auto"/>
            <w:noWrap/>
            <w:vAlign w:val="center"/>
          </w:tcPr>
          <w:p w14:paraId="5C92E263"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4*fx_low|</w:t>
            </w:r>
          </w:p>
        </w:tc>
      </w:tr>
      <w:tr w:rsidR="004A3F59" w:rsidRPr="0073594C" w14:paraId="5D0BEC58"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F7888F6"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5E2B3502"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892</w:t>
            </w:r>
          </w:p>
        </w:tc>
        <w:tc>
          <w:tcPr>
            <w:tcW w:w="1842" w:type="dxa"/>
            <w:tcBorders>
              <w:top w:val="nil"/>
              <w:left w:val="nil"/>
              <w:bottom w:val="single" w:sz="4" w:space="0" w:color="auto"/>
              <w:right w:val="single" w:sz="4" w:space="0" w:color="auto"/>
            </w:tcBorders>
            <w:shd w:val="clear" w:color="auto" w:fill="auto"/>
            <w:noWrap/>
            <w:vAlign w:val="center"/>
          </w:tcPr>
          <w:p w14:paraId="3A9D804B"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672</w:t>
            </w:r>
          </w:p>
        </w:tc>
        <w:tc>
          <w:tcPr>
            <w:tcW w:w="1985" w:type="dxa"/>
            <w:tcBorders>
              <w:top w:val="nil"/>
              <w:left w:val="nil"/>
              <w:bottom w:val="single" w:sz="4" w:space="0" w:color="auto"/>
              <w:right w:val="single" w:sz="4" w:space="0" w:color="auto"/>
            </w:tcBorders>
            <w:shd w:val="clear" w:color="auto" w:fill="auto"/>
            <w:noWrap/>
            <w:vAlign w:val="center"/>
          </w:tcPr>
          <w:p w14:paraId="474F8CAC"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7257</w:t>
            </w:r>
          </w:p>
        </w:tc>
        <w:tc>
          <w:tcPr>
            <w:tcW w:w="1843" w:type="dxa"/>
            <w:tcBorders>
              <w:top w:val="nil"/>
              <w:left w:val="nil"/>
              <w:bottom w:val="single" w:sz="4" w:space="0" w:color="auto"/>
              <w:right w:val="single" w:sz="4" w:space="0" w:color="auto"/>
            </w:tcBorders>
            <w:shd w:val="clear" w:color="auto" w:fill="auto"/>
            <w:noWrap/>
            <w:vAlign w:val="center"/>
          </w:tcPr>
          <w:p w14:paraId="51D46AA4"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6977</w:t>
            </w:r>
          </w:p>
        </w:tc>
      </w:tr>
      <w:tr w:rsidR="004A3F59" w:rsidRPr="0073594C" w14:paraId="64C8936F"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D76D2D9"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4283915E"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- 3*fy_high|</w:t>
            </w:r>
          </w:p>
        </w:tc>
        <w:tc>
          <w:tcPr>
            <w:tcW w:w="1842" w:type="dxa"/>
            <w:tcBorders>
              <w:top w:val="nil"/>
              <w:left w:val="nil"/>
              <w:bottom w:val="single" w:sz="4" w:space="0" w:color="auto"/>
              <w:right w:val="single" w:sz="4" w:space="0" w:color="auto"/>
            </w:tcBorders>
            <w:shd w:val="clear" w:color="auto" w:fill="auto"/>
            <w:noWrap/>
            <w:vAlign w:val="center"/>
          </w:tcPr>
          <w:p w14:paraId="4C6CA860"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- 3*fy_low|</w:t>
            </w:r>
          </w:p>
        </w:tc>
        <w:tc>
          <w:tcPr>
            <w:tcW w:w="1985" w:type="dxa"/>
            <w:tcBorders>
              <w:top w:val="nil"/>
              <w:left w:val="nil"/>
              <w:bottom w:val="single" w:sz="4" w:space="0" w:color="auto"/>
              <w:right w:val="single" w:sz="4" w:space="0" w:color="auto"/>
            </w:tcBorders>
            <w:shd w:val="clear" w:color="auto" w:fill="auto"/>
            <w:noWrap/>
            <w:vAlign w:val="center"/>
          </w:tcPr>
          <w:p w14:paraId="7F8453EC"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- 3*fx_high|</w:t>
            </w:r>
          </w:p>
        </w:tc>
        <w:tc>
          <w:tcPr>
            <w:tcW w:w="1843" w:type="dxa"/>
            <w:tcBorders>
              <w:top w:val="nil"/>
              <w:left w:val="nil"/>
              <w:bottom w:val="single" w:sz="4" w:space="0" w:color="auto"/>
              <w:right w:val="single" w:sz="4" w:space="0" w:color="auto"/>
            </w:tcBorders>
            <w:shd w:val="clear" w:color="auto" w:fill="auto"/>
            <w:noWrap/>
            <w:vAlign w:val="center"/>
          </w:tcPr>
          <w:p w14:paraId="129477E7"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-3*fx_low|</w:t>
            </w:r>
          </w:p>
        </w:tc>
      </w:tr>
      <w:tr w:rsidR="004A3F59" w:rsidRPr="0073594C" w14:paraId="16DEACD5"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DCD0434"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3D273AE6"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1731</w:t>
            </w:r>
          </w:p>
        </w:tc>
        <w:tc>
          <w:tcPr>
            <w:tcW w:w="1842" w:type="dxa"/>
            <w:tcBorders>
              <w:top w:val="nil"/>
              <w:left w:val="nil"/>
              <w:bottom w:val="single" w:sz="4" w:space="0" w:color="auto"/>
              <w:right w:val="single" w:sz="4" w:space="0" w:color="auto"/>
            </w:tcBorders>
            <w:shd w:val="clear" w:color="auto" w:fill="auto"/>
            <w:noWrap/>
            <w:vAlign w:val="center"/>
          </w:tcPr>
          <w:p w14:paraId="250B54B6"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1971</w:t>
            </w:r>
          </w:p>
        </w:tc>
        <w:tc>
          <w:tcPr>
            <w:tcW w:w="1985" w:type="dxa"/>
            <w:tcBorders>
              <w:top w:val="nil"/>
              <w:left w:val="nil"/>
              <w:bottom w:val="single" w:sz="4" w:space="0" w:color="auto"/>
              <w:right w:val="single" w:sz="4" w:space="0" w:color="auto"/>
            </w:tcBorders>
            <w:shd w:val="clear" w:color="auto" w:fill="auto"/>
            <w:noWrap/>
            <w:vAlign w:val="center"/>
          </w:tcPr>
          <w:p w14:paraId="3EBD84B6"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4614</w:t>
            </w:r>
          </w:p>
        </w:tc>
        <w:tc>
          <w:tcPr>
            <w:tcW w:w="1843" w:type="dxa"/>
            <w:tcBorders>
              <w:top w:val="nil"/>
              <w:left w:val="nil"/>
              <w:bottom w:val="single" w:sz="4" w:space="0" w:color="auto"/>
              <w:right w:val="single" w:sz="4" w:space="0" w:color="auto"/>
            </w:tcBorders>
            <w:shd w:val="clear" w:color="auto" w:fill="auto"/>
            <w:noWrap/>
            <w:vAlign w:val="center"/>
          </w:tcPr>
          <w:p w14:paraId="0799159C"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4354</w:t>
            </w:r>
          </w:p>
        </w:tc>
      </w:tr>
      <w:tr w:rsidR="004A3F59" w:rsidRPr="0073594C" w14:paraId="681EA7F5"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79932D4"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4B3FEBD9"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|fx_low + 4*fy_low|</w:t>
            </w:r>
          </w:p>
        </w:tc>
        <w:tc>
          <w:tcPr>
            <w:tcW w:w="1842" w:type="dxa"/>
            <w:tcBorders>
              <w:top w:val="nil"/>
              <w:left w:val="nil"/>
              <w:bottom w:val="single" w:sz="4" w:space="0" w:color="auto"/>
              <w:right w:val="single" w:sz="4" w:space="0" w:color="auto"/>
            </w:tcBorders>
            <w:shd w:val="clear" w:color="auto" w:fill="auto"/>
            <w:noWrap/>
            <w:vAlign w:val="center"/>
          </w:tcPr>
          <w:p w14:paraId="6E47AEFC"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|fx_high + 4*fy_high|</w:t>
            </w:r>
          </w:p>
        </w:tc>
        <w:tc>
          <w:tcPr>
            <w:tcW w:w="1985" w:type="dxa"/>
            <w:tcBorders>
              <w:top w:val="nil"/>
              <w:left w:val="nil"/>
              <w:bottom w:val="single" w:sz="4" w:space="0" w:color="auto"/>
              <w:right w:val="single" w:sz="4" w:space="0" w:color="auto"/>
            </w:tcBorders>
            <w:shd w:val="clear" w:color="auto" w:fill="auto"/>
            <w:noWrap/>
            <w:vAlign w:val="center"/>
          </w:tcPr>
          <w:p w14:paraId="4F10DA81"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+ 4*fx_low|</w:t>
            </w:r>
          </w:p>
        </w:tc>
        <w:tc>
          <w:tcPr>
            <w:tcW w:w="1843" w:type="dxa"/>
            <w:tcBorders>
              <w:top w:val="nil"/>
              <w:left w:val="nil"/>
              <w:bottom w:val="single" w:sz="4" w:space="0" w:color="auto"/>
              <w:right w:val="single" w:sz="4" w:space="0" w:color="auto"/>
            </w:tcBorders>
            <w:shd w:val="clear" w:color="auto" w:fill="auto"/>
            <w:noWrap/>
            <w:vAlign w:val="center"/>
          </w:tcPr>
          <w:p w14:paraId="549B6280"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+ 4*fx_high|</w:t>
            </w:r>
          </w:p>
        </w:tc>
      </w:tr>
      <w:tr w:rsidR="004A3F59" w:rsidRPr="0073594C" w14:paraId="74FEDE53"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B1E4B93"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544643FB"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4572</w:t>
            </w:r>
          </w:p>
        </w:tc>
        <w:tc>
          <w:tcPr>
            <w:tcW w:w="1842" w:type="dxa"/>
            <w:tcBorders>
              <w:top w:val="nil"/>
              <w:left w:val="nil"/>
              <w:bottom w:val="single" w:sz="4" w:space="0" w:color="auto"/>
              <w:right w:val="single" w:sz="4" w:space="0" w:color="auto"/>
            </w:tcBorders>
            <w:shd w:val="clear" w:color="auto" w:fill="auto"/>
            <w:noWrap/>
            <w:vAlign w:val="center"/>
          </w:tcPr>
          <w:p w14:paraId="26AADE82"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4792</w:t>
            </w:r>
          </w:p>
        </w:tc>
        <w:tc>
          <w:tcPr>
            <w:tcW w:w="1985" w:type="dxa"/>
            <w:tcBorders>
              <w:top w:val="nil"/>
              <w:left w:val="nil"/>
              <w:bottom w:val="single" w:sz="4" w:space="0" w:color="auto"/>
              <w:right w:val="single" w:sz="4" w:space="0" w:color="auto"/>
            </w:tcBorders>
            <w:shd w:val="clear" w:color="auto" w:fill="auto"/>
            <w:noWrap/>
            <w:vAlign w:val="center"/>
          </w:tcPr>
          <w:p w14:paraId="0426F167"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8343</w:t>
            </w:r>
          </w:p>
        </w:tc>
        <w:tc>
          <w:tcPr>
            <w:tcW w:w="1843" w:type="dxa"/>
            <w:tcBorders>
              <w:top w:val="nil"/>
              <w:left w:val="nil"/>
              <w:bottom w:val="single" w:sz="4" w:space="0" w:color="auto"/>
              <w:right w:val="single" w:sz="4" w:space="0" w:color="auto"/>
            </w:tcBorders>
            <w:shd w:val="clear" w:color="auto" w:fill="auto"/>
            <w:noWrap/>
            <w:vAlign w:val="center"/>
          </w:tcPr>
          <w:p w14:paraId="6507BD87"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8623</w:t>
            </w:r>
          </w:p>
        </w:tc>
      </w:tr>
      <w:tr w:rsidR="004A3F59" w:rsidRPr="0073594C" w14:paraId="096B5DC5"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0A400C6"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5EBE980D"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+ 3*fy_low|</w:t>
            </w:r>
          </w:p>
        </w:tc>
        <w:tc>
          <w:tcPr>
            <w:tcW w:w="1842" w:type="dxa"/>
            <w:tcBorders>
              <w:top w:val="nil"/>
              <w:left w:val="nil"/>
              <w:bottom w:val="single" w:sz="4" w:space="0" w:color="auto"/>
              <w:right w:val="single" w:sz="4" w:space="0" w:color="auto"/>
            </w:tcBorders>
            <w:shd w:val="clear" w:color="auto" w:fill="auto"/>
            <w:noWrap/>
            <w:vAlign w:val="center"/>
          </w:tcPr>
          <w:p w14:paraId="50DC08C2"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+ 3*fy_high|</w:t>
            </w:r>
          </w:p>
        </w:tc>
        <w:tc>
          <w:tcPr>
            <w:tcW w:w="1985" w:type="dxa"/>
            <w:tcBorders>
              <w:top w:val="nil"/>
              <w:left w:val="nil"/>
              <w:bottom w:val="single" w:sz="4" w:space="0" w:color="auto"/>
              <w:right w:val="single" w:sz="4" w:space="0" w:color="auto"/>
            </w:tcBorders>
            <w:shd w:val="clear" w:color="auto" w:fill="auto"/>
            <w:noWrap/>
            <w:vAlign w:val="center"/>
          </w:tcPr>
          <w:p w14:paraId="2448D2BE"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+ 3*fx_low|</w:t>
            </w:r>
          </w:p>
        </w:tc>
        <w:tc>
          <w:tcPr>
            <w:tcW w:w="1843" w:type="dxa"/>
            <w:tcBorders>
              <w:top w:val="nil"/>
              <w:left w:val="nil"/>
              <w:bottom w:val="single" w:sz="4" w:space="0" w:color="auto"/>
              <w:right w:val="single" w:sz="4" w:space="0" w:color="auto"/>
            </w:tcBorders>
            <w:shd w:val="clear" w:color="auto" w:fill="auto"/>
            <w:noWrap/>
            <w:vAlign w:val="center"/>
          </w:tcPr>
          <w:p w14:paraId="18C99BD1"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+ 3*fx_high|</w:t>
            </w:r>
          </w:p>
        </w:tc>
      </w:tr>
      <w:tr w:rsidR="004A3F59" w:rsidRPr="0073594C" w14:paraId="591F6A04" w14:textId="77777777" w:rsidTr="005A4037">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F914EC" w14:textId="77777777" w:rsidR="004A3F59" w:rsidRDefault="004A3F59" w:rsidP="005A4037">
            <w:pPr>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4CA49114" w14:textId="77777777" w:rsidR="004A3F59" w:rsidRDefault="004A3F59" w:rsidP="005A4037">
            <w:pPr>
              <w:spacing w:after="0"/>
              <w:jc w:val="center"/>
              <w:rPr>
                <w:rFonts w:ascii="Arial" w:hAnsi="Arial" w:cs="Arial"/>
                <w:color w:val="000000"/>
                <w:sz w:val="16"/>
                <w:szCs w:val="16"/>
              </w:rPr>
            </w:pPr>
            <w:r>
              <w:rPr>
                <w:rFonts w:ascii="Arial" w:hAnsi="Arial" w:cs="Arial"/>
                <w:color w:val="000000"/>
                <w:sz w:val="16"/>
                <w:szCs w:val="16"/>
              </w:rPr>
              <w:t>5829</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605E831B" w14:textId="77777777" w:rsidR="004A3F59" w:rsidRDefault="004A3F59" w:rsidP="005A4037">
            <w:pPr>
              <w:spacing w:after="0"/>
              <w:jc w:val="center"/>
              <w:rPr>
                <w:rFonts w:ascii="Arial" w:hAnsi="Arial" w:cs="Arial"/>
                <w:color w:val="000000"/>
                <w:sz w:val="16"/>
                <w:szCs w:val="16"/>
              </w:rPr>
            </w:pPr>
            <w:r>
              <w:rPr>
                <w:rFonts w:ascii="Arial" w:hAnsi="Arial" w:cs="Arial"/>
                <w:color w:val="000000"/>
                <w:sz w:val="16"/>
                <w:szCs w:val="16"/>
              </w:rPr>
              <w:t>6069</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24D890A8" w14:textId="77777777" w:rsidR="004A3F59" w:rsidRDefault="004A3F59" w:rsidP="005A4037">
            <w:pPr>
              <w:spacing w:after="0"/>
              <w:jc w:val="center"/>
              <w:rPr>
                <w:rFonts w:ascii="Arial" w:hAnsi="Arial" w:cs="Arial"/>
                <w:color w:val="000000"/>
                <w:sz w:val="16"/>
                <w:szCs w:val="16"/>
              </w:rPr>
            </w:pPr>
            <w:r>
              <w:rPr>
                <w:rFonts w:ascii="Arial" w:hAnsi="Arial" w:cs="Arial"/>
                <w:color w:val="000000"/>
                <w:sz w:val="16"/>
                <w:szCs w:val="16"/>
              </w:rPr>
              <w:t>7086</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23323B73" w14:textId="77777777" w:rsidR="004A3F59" w:rsidRDefault="004A3F59" w:rsidP="005A4037">
            <w:pPr>
              <w:spacing w:after="0"/>
              <w:jc w:val="center"/>
              <w:rPr>
                <w:rFonts w:ascii="Arial" w:hAnsi="Arial" w:cs="Arial"/>
                <w:color w:val="000000"/>
                <w:sz w:val="16"/>
                <w:szCs w:val="16"/>
              </w:rPr>
            </w:pPr>
            <w:r>
              <w:rPr>
                <w:rFonts w:ascii="Arial" w:hAnsi="Arial" w:cs="Arial"/>
                <w:color w:val="000000"/>
                <w:sz w:val="16"/>
                <w:szCs w:val="16"/>
              </w:rPr>
              <w:t>7346</w:t>
            </w:r>
          </w:p>
        </w:tc>
      </w:tr>
    </w:tbl>
    <w:p w14:paraId="253300FC" w14:textId="77777777" w:rsidR="004A3F59" w:rsidRPr="0073594C" w:rsidRDefault="004A3F59" w:rsidP="004A3F59">
      <w:pPr>
        <w:rPr>
          <w:lang w:eastAsia="ko-KR"/>
        </w:rPr>
      </w:pPr>
    </w:p>
    <w:p w14:paraId="30B97BBF" w14:textId="5C8DE9CE" w:rsidR="004A3F59" w:rsidRPr="0073594C" w:rsidRDefault="004A3F59" w:rsidP="004A3F59">
      <w:pPr>
        <w:jc w:val="center"/>
        <w:rPr>
          <w:lang w:eastAsia="zh-CN"/>
        </w:rPr>
      </w:pPr>
      <w:r w:rsidRPr="0073594C">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60</w:t>
      </w:r>
      <w:r w:rsidRPr="0073594C">
        <w:rPr>
          <w:rFonts w:ascii="Arial" w:hAnsi="Arial" w:cs="Arial"/>
          <w:b/>
          <w:bCs/>
          <w:lang w:val="en-US" w:eastAsia="zh-CN"/>
        </w:rPr>
        <w:t>.2</w:t>
      </w:r>
      <w:r w:rsidRPr="0073594C">
        <w:rPr>
          <w:rFonts w:ascii="Arial" w:hAnsi="Arial" w:cs="Arial"/>
          <w:b/>
          <w:bCs/>
          <w:lang w:val="en-US"/>
        </w:rPr>
        <w:t>.</w:t>
      </w:r>
      <w:r>
        <w:rPr>
          <w:rFonts w:ascii="Arial" w:hAnsi="Arial" w:cs="Arial"/>
          <w:b/>
          <w:bCs/>
          <w:lang w:val="en-US" w:eastAsia="zh-CN"/>
        </w:rPr>
        <w:t>1</w:t>
      </w:r>
      <w:r w:rsidRPr="0073594C">
        <w:rPr>
          <w:rFonts w:ascii="Arial" w:hAnsi="Arial" w:cs="Arial"/>
          <w:b/>
          <w:bCs/>
          <w:lang w:val="en-US"/>
        </w:rPr>
        <w:t xml:space="preserve">-3: Band </w:t>
      </w:r>
      <w:r w:rsidRPr="0073594C">
        <w:rPr>
          <w:rFonts w:ascii="Arial" w:hAnsi="Arial" w:cs="Arial"/>
          <w:b/>
          <w:bCs/>
          <w:lang w:val="en-US" w:eastAsia="zh-CN"/>
        </w:rPr>
        <w:t>n</w:t>
      </w:r>
      <w:r>
        <w:rPr>
          <w:rFonts w:ascii="Arial" w:hAnsi="Arial" w:cs="Arial"/>
          <w:b/>
          <w:bCs/>
          <w:lang w:val="en-US" w:eastAsia="zh-CN"/>
        </w:rPr>
        <w:t>78</w:t>
      </w:r>
      <w:r w:rsidRPr="0073594C">
        <w:rPr>
          <w:rFonts w:ascii="Arial" w:hAnsi="Arial" w:cs="Arial"/>
          <w:b/>
          <w:bCs/>
          <w:lang w:val="en-US"/>
        </w:rPr>
        <w:t xml:space="preserve"> and Band </w:t>
      </w:r>
      <w:r w:rsidRPr="0073594C">
        <w:rPr>
          <w:rFonts w:ascii="Arial" w:hAnsi="Arial" w:cs="Arial"/>
          <w:b/>
          <w:bCs/>
          <w:lang w:val="en-US" w:eastAsia="zh-CN"/>
        </w:rPr>
        <w:t>n</w:t>
      </w:r>
      <w:r>
        <w:rPr>
          <w:rFonts w:ascii="Arial" w:hAnsi="Arial" w:cs="Arial"/>
          <w:b/>
          <w:bCs/>
          <w:lang w:val="en-US" w:eastAsia="zh-CN"/>
        </w:rPr>
        <w:t>105</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harmonics and IMD products</w:t>
      </w:r>
    </w:p>
    <w:tbl>
      <w:tblPr>
        <w:tblW w:w="10060" w:type="dxa"/>
        <w:tblInd w:w="113" w:type="dxa"/>
        <w:tblLook w:val="04A0" w:firstRow="1" w:lastRow="0" w:firstColumn="1" w:lastColumn="0" w:noHBand="0" w:noVBand="1"/>
      </w:tblPr>
      <w:tblGrid>
        <w:gridCol w:w="2547"/>
        <w:gridCol w:w="1843"/>
        <w:gridCol w:w="1842"/>
        <w:gridCol w:w="1985"/>
        <w:gridCol w:w="1843"/>
      </w:tblGrid>
      <w:tr w:rsidR="004A3F59" w:rsidRPr="0073594C" w14:paraId="06DDD191" w14:textId="77777777" w:rsidTr="005A4037">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CD0AB4" w14:textId="77777777" w:rsidR="004A3F59" w:rsidRPr="0073594C" w:rsidRDefault="004A3F59" w:rsidP="005A4037">
            <w:pPr>
              <w:spacing w:after="0"/>
              <w:rPr>
                <w:rFonts w:ascii="Arial" w:hAnsi="Arial" w:cs="Arial"/>
                <w:b/>
                <w:bCs/>
                <w:color w:val="000000"/>
                <w:sz w:val="18"/>
                <w:szCs w:val="18"/>
                <w:lang w:val="en-US" w:eastAsia="ja-JP"/>
              </w:rPr>
            </w:pPr>
            <w:r>
              <w:rPr>
                <w:rFonts w:ascii="Arial" w:hAnsi="Arial" w:cs="Arial"/>
                <w:b/>
                <w:bCs/>
                <w:color w:val="000000"/>
                <w:sz w:val="18"/>
                <w:szCs w:val="18"/>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13207DB3" w14:textId="77777777" w:rsidR="004A3F59" w:rsidRPr="0073594C" w:rsidRDefault="004A3F59"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fx_low</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6082FB7D" w14:textId="77777777" w:rsidR="004A3F59" w:rsidRPr="0073594C" w:rsidRDefault="004A3F59"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fx_high</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1BF6E4D8" w14:textId="77777777" w:rsidR="004A3F59" w:rsidRPr="0073594C" w:rsidRDefault="004A3F59"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fy_low</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69B604AA" w14:textId="77777777" w:rsidR="004A3F59" w:rsidRPr="0073594C" w:rsidRDefault="004A3F59"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fy_high</w:t>
            </w:r>
          </w:p>
        </w:tc>
      </w:tr>
      <w:tr w:rsidR="004A3F59" w:rsidRPr="0073594C" w14:paraId="19ECAACF"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6BD590F"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UL Frequency [MHz]</w:t>
            </w:r>
          </w:p>
        </w:tc>
        <w:tc>
          <w:tcPr>
            <w:tcW w:w="1843" w:type="dxa"/>
            <w:tcBorders>
              <w:top w:val="nil"/>
              <w:left w:val="nil"/>
              <w:bottom w:val="single" w:sz="4" w:space="0" w:color="auto"/>
              <w:right w:val="single" w:sz="4" w:space="0" w:color="auto"/>
            </w:tcBorders>
            <w:shd w:val="clear" w:color="auto" w:fill="auto"/>
            <w:noWrap/>
            <w:vAlign w:val="center"/>
          </w:tcPr>
          <w:p w14:paraId="290E3C76"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3300</w:t>
            </w:r>
          </w:p>
        </w:tc>
        <w:tc>
          <w:tcPr>
            <w:tcW w:w="1842" w:type="dxa"/>
            <w:tcBorders>
              <w:top w:val="nil"/>
              <w:left w:val="nil"/>
              <w:bottom w:val="single" w:sz="4" w:space="0" w:color="auto"/>
              <w:right w:val="single" w:sz="4" w:space="0" w:color="auto"/>
            </w:tcBorders>
            <w:shd w:val="clear" w:color="auto" w:fill="auto"/>
            <w:noWrap/>
            <w:vAlign w:val="center"/>
          </w:tcPr>
          <w:p w14:paraId="2232548F"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3800</w:t>
            </w:r>
          </w:p>
        </w:tc>
        <w:tc>
          <w:tcPr>
            <w:tcW w:w="1985" w:type="dxa"/>
            <w:tcBorders>
              <w:top w:val="nil"/>
              <w:left w:val="nil"/>
              <w:bottom w:val="single" w:sz="4" w:space="0" w:color="auto"/>
              <w:right w:val="single" w:sz="4" w:space="0" w:color="auto"/>
            </w:tcBorders>
            <w:shd w:val="clear" w:color="auto" w:fill="auto"/>
            <w:noWrap/>
            <w:vAlign w:val="center"/>
          </w:tcPr>
          <w:p w14:paraId="7FE2B5AE"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663</w:t>
            </w:r>
          </w:p>
        </w:tc>
        <w:tc>
          <w:tcPr>
            <w:tcW w:w="1843" w:type="dxa"/>
            <w:tcBorders>
              <w:top w:val="nil"/>
              <w:left w:val="nil"/>
              <w:bottom w:val="single" w:sz="4" w:space="0" w:color="auto"/>
              <w:right w:val="single" w:sz="4" w:space="0" w:color="auto"/>
            </w:tcBorders>
            <w:shd w:val="clear" w:color="auto" w:fill="auto"/>
            <w:noWrap/>
            <w:vAlign w:val="center"/>
          </w:tcPr>
          <w:p w14:paraId="3760DC35"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703</w:t>
            </w:r>
          </w:p>
        </w:tc>
      </w:tr>
      <w:tr w:rsidR="004A3F59" w:rsidRPr="0073594C" w14:paraId="6EE15068"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7617A9A"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DL Frequency [MHz]</w:t>
            </w:r>
          </w:p>
        </w:tc>
        <w:tc>
          <w:tcPr>
            <w:tcW w:w="1843" w:type="dxa"/>
            <w:tcBorders>
              <w:top w:val="nil"/>
              <w:left w:val="nil"/>
              <w:bottom w:val="single" w:sz="4" w:space="0" w:color="auto"/>
              <w:right w:val="single" w:sz="4" w:space="0" w:color="auto"/>
            </w:tcBorders>
            <w:shd w:val="clear" w:color="auto" w:fill="auto"/>
            <w:noWrap/>
            <w:vAlign w:val="center"/>
          </w:tcPr>
          <w:p w14:paraId="61A930A6"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3300</w:t>
            </w:r>
          </w:p>
        </w:tc>
        <w:tc>
          <w:tcPr>
            <w:tcW w:w="1842" w:type="dxa"/>
            <w:tcBorders>
              <w:top w:val="nil"/>
              <w:left w:val="nil"/>
              <w:bottom w:val="single" w:sz="4" w:space="0" w:color="auto"/>
              <w:right w:val="single" w:sz="4" w:space="0" w:color="auto"/>
            </w:tcBorders>
            <w:shd w:val="clear" w:color="auto" w:fill="auto"/>
            <w:noWrap/>
            <w:vAlign w:val="center"/>
          </w:tcPr>
          <w:p w14:paraId="32BC2DD1"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3800</w:t>
            </w:r>
          </w:p>
        </w:tc>
        <w:tc>
          <w:tcPr>
            <w:tcW w:w="1985" w:type="dxa"/>
            <w:tcBorders>
              <w:top w:val="nil"/>
              <w:left w:val="nil"/>
              <w:bottom w:val="single" w:sz="4" w:space="0" w:color="auto"/>
              <w:right w:val="single" w:sz="4" w:space="0" w:color="auto"/>
            </w:tcBorders>
            <w:shd w:val="clear" w:color="auto" w:fill="auto"/>
            <w:noWrap/>
            <w:vAlign w:val="center"/>
          </w:tcPr>
          <w:p w14:paraId="783678C6"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612</w:t>
            </w:r>
          </w:p>
        </w:tc>
        <w:tc>
          <w:tcPr>
            <w:tcW w:w="1843" w:type="dxa"/>
            <w:tcBorders>
              <w:top w:val="nil"/>
              <w:left w:val="nil"/>
              <w:bottom w:val="single" w:sz="4" w:space="0" w:color="auto"/>
              <w:right w:val="single" w:sz="4" w:space="0" w:color="auto"/>
            </w:tcBorders>
            <w:shd w:val="clear" w:color="auto" w:fill="auto"/>
            <w:noWrap/>
            <w:vAlign w:val="center"/>
          </w:tcPr>
          <w:p w14:paraId="5CC43991"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652</w:t>
            </w:r>
          </w:p>
        </w:tc>
      </w:tr>
      <w:tr w:rsidR="004A3F59" w:rsidRPr="0073594C" w14:paraId="35DC12F5"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4D692BA"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2nd order IMD products</w:t>
            </w:r>
          </w:p>
        </w:tc>
        <w:tc>
          <w:tcPr>
            <w:tcW w:w="1843" w:type="dxa"/>
            <w:tcBorders>
              <w:top w:val="nil"/>
              <w:left w:val="nil"/>
              <w:bottom w:val="single" w:sz="4" w:space="0" w:color="auto"/>
              <w:right w:val="single" w:sz="4" w:space="0" w:color="auto"/>
            </w:tcBorders>
            <w:shd w:val="clear" w:color="auto" w:fill="auto"/>
            <w:noWrap/>
            <w:vAlign w:val="center"/>
          </w:tcPr>
          <w:p w14:paraId="46C7C79B"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fx_high|</w:t>
            </w:r>
          </w:p>
        </w:tc>
        <w:tc>
          <w:tcPr>
            <w:tcW w:w="1842" w:type="dxa"/>
            <w:tcBorders>
              <w:top w:val="nil"/>
              <w:left w:val="nil"/>
              <w:bottom w:val="single" w:sz="4" w:space="0" w:color="auto"/>
              <w:right w:val="single" w:sz="4" w:space="0" w:color="auto"/>
            </w:tcBorders>
            <w:shd w:val="clear" w:color="auto" w:fill="auto"/>
            <w:noWrap/>
            <w:vAlign w:val="center"/>
          </w:tcPr>
          <w:p w14:paraId="79415D92"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fx_low|</w:t>
            </w:r>
          </w:p>
        </w:tc>
        <w:tc>
          <w:tcPr>
            <w:tcW w:w="1985" w:type="dxa"/>
            <w:tcBorders>
              <w:top w:val="nil"/>
              <w:left w:val="nil"/>
              <w:bottom w:val="single" w:sz="4" w:space="0" w:color="auto"/>
              <w:right w:val="single" w:sz="4" w:space="0" w:color="auto"/>
            </w:tcBorders>
            <w:shd w:val="clear" w:color="auto" w:fill="auto"/>
            <w:noWrap/>
            <w:vAlign w:val="center"/>
          </w:tcPr>
          <w:p w14:paraId="5BAFA931"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fx_low|</w:t>
            </w:r>
          </w:p>
        </w:tc>
        <w:tc>
          <w:tcPr>
            <w:tcW w:w="1843" w:type="dxa"/>
            <w:tcBorders>
              <w:top w:val="nil"/>
              <w:left w:val="nil"/>
              <w:bottom w:val="single" w:sz="4" w:space="0" w:color="auto"/>
              <w:right w:val="single" w:sz="4" w:space="0" w:color="auto"/>
            </w:tcBorders>
            <w:shd w:val="clear" w:color="auto" w:fill="auto"/>
            <w:noWrap/>
            <w:vAlign w:val="center"/>
          </w:tcPr>
          <w:p w14:paraId="7CFAA014"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fx_high|</w:t>
            </w:r>
          </w:p>
        </w:tc>
      </w:tr>
      <w:tr w:rsidR="004A3F59" w:rsidRPr="0073594C" w14:paraId="76B2412B"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6D005DD"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057DC65B"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3137</w:t>
            </w:r>
          </w:p>
        </w:tc>
        <w:tc>
          <w:tcPr>
            <w:tcW w:w="1842" w:type="dxa"/>
            <w:tcBorders>
              <w:top w:val="nil"/>
              <w:left w:val="nil"/>
              <w:bottom w:val="single" w:sz="4" w:space="0" w:color="auto"/>
              <w:right w:val="single" w:sz="4" w:space="0" w:color="auto"/>
            </w:tcBorders>
            <w:shd w:val="clear" w:color="auto" w:fill="auto"/>
            <w:noWrap/>
            <w:vAlign w:val="center"/>
          </w:tcPr>
          <w:p w14:paraId="452F4715"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2597</w:t>
            </w:r>
          </w:p>
        </w:tc>
        <w:tc>
          <w:tcPr>
            <w:tcW w:w="1985" w:type="dxa"/>
            <w:tcBorders>
              <w:top w:val="nil"/>
              <w:left w:val="nil"/>
              <w:bottom w:val="single" w:sz="4" w:space="0" w:color="auto"/>
              <w:right w:val="single" w:sz="4" w:space="0" w:color="auto"/>
            </w:tcBorders>
            <w:shd w:val="clear" w:color="auto" w:fill="auto"/>
            <w:noWrap/>
            <w:vAlign w:val="center"/>
          </w:tcPr>
          <w:p w14:paraId="41C6C90B"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3963</w:t>
            </w:r>
          </w:p>
        </w:tc>
        <w:tc>
          <w:tcPr>
            <w:tcW w:w="1843" w:type="dxa"/>
            <w:tcBorders>
              <w:top w:val="nil"/>
              <w:left w:val="nil"/>
              <w:bottom w:val="single" w:sz="4" w:space="0" w:color="auto"/>
              <w:right w:val="single" w:sz="4" w:space="0" w:color="auto"/>
            </w:tcBorders>
            <w:shd w:val="clear" w:color="auto" w:fill="auto"/>
            <w:noWrap/>
            <w:vAlign w:val="center"/>
          </w:tcPr>
          <w:p w14:paraId="021B91BA"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4503</w:t>
            </w:r>
          </w:p>
        </w:tc>
      </w:tr>
      <w:tr w:rsidR="004A3F59" w:rsidRPr="0073594C" w14:paraId="169D71E4"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F7AFC18"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1C25FDA9"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fy_high|</w:t>
            </w:r>
          </w:p>
        </w:tc>
        <w:tc>
          <w:tcPr>
            <w:tcW w:w="1842" w:type="dxa"/>
            <w:tcBorders>
              <w:top w:val="nil"/>
              <w:left w:val="nil"/>
              <w:bottom w:val="single" w:sz="4" w:space="0" w:color="auto"/>
              <w:right w:val="single" w:sz="4" w:space="0" w:color="auto"/>
            </w:tcBorders>
            <w:shd w:val="clear" w:color="auto" w:fill="auto"/>
            <w:noWrap/>
            <w:vAlign w:val="center"/>
          </w:tcPr>
          <w:p w14:paraId="7881072B"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fy_low|</w:t>
            </w:r>
          </w:p>
        </w:tc>
        <w:tc>
          <w:tcPr>
            <w:tcW w:w="1985" w:type="dxa"/>
            <w:tcBorders>
              <w:top w:val="nil"/>
              <w:left w:val="nil"/>
              <w:bottom w:val="single" w:sz="4" w:space="0" w:color="auto"/>
              <w:right w:val="single" w:sz="4" w:space="0" w:color="auto"/>
            </w:tcBorders>
            <w:shd w:val="clear" w:color="auto" w:fill="auto"/>
            <w:noWrap/>
            <w:vAlign w:val="center"/>
          </w:tcPr>
          <w:p w14:paraId="08FD0778"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fx_high|</w:t>
            </w:r>
          </w:p>
        </w:tc>
        <w:tc>
          <w:tcPr>
            <w:tcW w:w="1843" w:type="dxa"/>
            <w:tcBorders>
              <w:top w:val="nil"/>
              <w:left w:val="nil"/>
              <w:bottom w:val="single" w:sz="4" w:space="0" w:color="auto"/>
              <w:right w:val="single" w:sz="4" w:space="0" w:color="auto"/>
            </w:tcBorders>
            <w:shd w:val="clear" w:color="auto" w:fill="auto"/>
            <w:noWrap/>
            <w:vAlign w:val="center"/>
          </w:tcPr>
          <w:p w14:paraId="6E142A08"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 fx_low|</w:t>
            </w:r>
          </w:p>
        </w:tc>
      </w:tr>
      <w:tr w:rsidR="004A3F59" w:rsidRPr="0073594C" w14:paraId="4B69F157"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126EA68"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3CFB628F"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5897</w:t>
            </w:r>
          </w:p>
        </w:tc>
        <w:tc>
          <w:tcPr>
            <w:tcW w:w="1842" w:type="dxa"/>
            <w:tcBorders>
              <w:top w:val="nil"/>
              <w:left w:val="nil"/>
              <w:bottom w:val="single" w:sz="4" w:space="0" w:color="auto"/>
              <w:right w:val="single" w:sz="4" w:space="0" w:color="auto"/>
            </w:tcBorders>
            <w:shd w:val="clear" w:color="auto" w:fill="auto"/>
            <w:noWrap/>
            <w:vAlign w:val="center"/>
          </w:tcPr>
          <w:p w14:paraId="1300EC6E"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6937</w:t>
            </w:r>
          </w:p>
        </w:tc>
        <w:tc>
          <w:tcPr>
            <w:tcW w:w="1985" w:type="dxa"/>
            <w:tcBorders>
              <w:top w:val="nil"/>
              <w:left w:val="nil"/>
              <w:bottom w:val="single" w:sz="4" w:space="0" w:color="auto"/>
              <w:right w:val="single" w:sz="4" w:space="0" w:color="auto"/>
            </w:tcBorders>
            <w:shd w:val="clear" w:color="auto" w:fill="auto"/>
            <w:noWrap/>
            <w:vAlign w:val="center"/>
          </w:tcPr>
          <w:p w14:paraId="257B01B1" w14:textId="77777777" w:rsidR="004A3F59" w:rsidRPr="00763B7B" w:rsidRDefault="004A3F59" w:rsidP="005A4037">
            <w:pPr>
              <w:spacing w:after="0"/>
              <w:jc w:val="center"/>
              <w:rPr>
                <w:rFonts w:ascii="Arial" w:hAnsi="Arial" w:cs="Arial"/>
                <w:color w:val="000000"/>
                <w:sz w:val="18"/>
                <w:szCs w:val="18"/>
                <w:highlight w:val="yellow"/>
                <w:lang w:val="en-US" w:eastAsia="ja-JP"/>
              </w:rPr>
            </w:pPr>
            <w:r w:rsidRPr="00763B7B">
              <w:rPr>
                <w:rFonts w:ascii="Arial" w:hAnsi="Arial" w:cs="Arial"/>
                <w:color w:val="000000"/>
                <w:sz w:val="16"/>
                <w:szCs w:val="16"/>
                <w:highlight w:val="yellow"/>
              </w:rPr>
              <w:t>2474</w:t>
            </w:r>
          </w:p>
        </w:tc>
        <w:tc>
          <w:tcPr>
            <w:tcW w:w="1843" w:type="dxa"/>
            <w:tcBorders>
              <w:top w:val="nil"/>
              <w:left w:val="nil"/>
              <w:bottom w:val="single" w:sz="4" w:space="0" w:color="auto"/>
              <w:right w:val="single" w:sz="4" w:space="0" w:color="auto"/>
            </w:tcBorders>
            <w:shd w:val="clear" w:color="auto" w:fill="auto"/>
            <w:noWrap/>
            <w:vAlign w:val="center"/>
          </w:tcPr>
          <w:p w14:paraId="7AFCB2F2" w14:textId="77777777" w:rsidR="004A3F59" w:rsidRPr="00763B7B" w:rsidRDefault="004A3F59" w:rsidP="005A4037">
            <w:pPr>
              <w:spacing w:after="0"/>
              <w:jc w:val="center"/>
              <w:rPr>
                <w:rFonts w:ascii="Arial" w:hAnsi="Arial" w:cs="Arial"/>
                <w:color w:val="000000"/>
                <w:sz w:val="18"/>
                <w:szCs w:val="18"/>
                <w:highlight w:val="yellow"/>
                <w:lang w:val="en-US" w:eastAsia="ja-JP"/>
              </w:rPr>
            </w:pPr>
            <w:r w:rsidRPr="00763B7B">
              <w:rPr>
                <w:rFonts w:ascii="Arial" w:hAnsi="Arial" w:cs="Arial"/>
                <w:color w:val="000000"/>
                <w:sz w:val="16"/>
                <w:szCs w:val="16"/>
                <w:highlight w:val="yellow"/>
              </w:rPr>
              <w:t>1894</w:t>
            </w:r>
          </w:p>
        </w:tc>
      </w:tr>
      <w:tr w:rsidR="004A3F59" w:rsidRPr="0073594C" w14:paraId="758275A0"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A5C6129"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05083179"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fy_low|</w:t>
            </w:r>
          </w:p>
        </w:tc>
        <w:tc>
          <w:tcPr>
            <w:tcW w:w="1842" w:type="dxa"/>
            <w:tcBorders>
              <w:top w:val="nil"/>
              <w:left w:val="nil"/>
              <w:bottom w:val="single" w:sz="4" w:space="0" w:color="auto"/>
              <w:right w:val="single" w:sz="4" w:space="0" w:color="auto"/>
            </w:tcBorders>
            <w:shd w:val="clear" w:color="auto" w:fill="auto"/>
            <w:noWrap/>
            <w:vAlign w:val="center"/>
          </w:tcPr>
          <w:p w14:paraId="265E9EB0"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fy_high|</w:t>
            </w:r>
          </w:p>
        </w:tc>
        <w:tc>
          <w:tcPr>
            <w:tcW w:w="1985" w:type="dxa"/>
            <w:tcBorders>
              <w:top w:val="nil"/>
              <w:left w:val="nil"/>
              <w:bottom w:val="single" w:sz="4" w:space="0" w:color="auto"/>
              <w:right w:val="single" w:sz="4" w:space="0" w:color="auto"/>
            </w:tcBorders>
            <w:shd w:val="clear" w:color="auto" w:fill="auto"/>
            <w:noWrap/>
            <w:vAlign w:val="center"/>
          </w:tcPr>
          <w:p w14:paraId="16FA9477"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fx_low|</w:t>
            </w:r>
          </w:p>
        </w:tc>
        <w:tc>
          <w:tcPr>
            <w:tcW w:w="1843" w:type="dxa"/>
            <w:tcBorders>
              <w:top w:val="nil"/>
              <w:left w:val="nil"/>
              <w:bottom w:val="single" w:sz="4" w:space="0" w:color="auto"/>
              <w:right w:val="single" w:sz="4" w:space="0" w:color="auto"/>
            </w:tcBorders>
            <w:shd w:val="clear" w:color="auto" w:fill="auto"/>
            <w:noWrap/>
            <w:vAlign w:val="center"/>
          </w:tcPr>
          <w:p w14:paraId="261E5A7F"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 fx_high|</w:t>
            </w:r>
          </w:p>
        </w:tc>
      </w:tr>
      <w:tr w:rsidR="004A3F59" w:rsidRPr="0073594C" w14:paraId="257D74A0"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8E783DF"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54BAC885"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7263</w:t>
            </w:r>
          </w:p>
        </w:tc>
        <w:tc>
          <w:tcPr>
            <w:tcW w:w="1842" w:type="dxa"/>
            <w:tcBorders>
              <w:top w:val="nil"/>
              <w:left w:val="nil"/>
              <w:bottom w:val="single" w:sz="4" w:space="0" w:color="auto"/>
              <w:right w:val="single" w:sz="4" w:space="0" w:color="auto"/>
            </w:tcBorders>
            <w:shd w:val="clear" w:color="auto" w:fill="auto"/>
            <w:noWrap/>
            <w:vAlign w:val="center"/>
          </w:tcPr>
          <w:p w14:paraId="1CAB6D3C"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8303</w:t>
            </w:r>
          </w:p>
        </w:tc>
        <w:tc>
          <w:tcPr>
            <w:tcW w:w="1985" w:type="dxa"/>
            <w:tcBorders>
              <w:top w:val="nil"/>
              <w:left w:val="nil"/>
              <w:bottom w:val="single" w:sz="4" w:space="0" w:color="auto"/>
              <w:right w:val="single" w:sz="4" w:space="0" w:color="auto"/>
            </w:tcBorders>
            <w:shd w:val="clear" w:color="auto" w:fill="auto"/>
            <w:noWrap/>
            <w:vAlign w:val="center"/>
          </w:tcPr>
          <w:p w14:paraId="778A653E"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4626</w:t>
            </w:r>
          </w:p>
        </w:tc>
        <w:tc>
          <w:tcPr>
            <w:tcW w:w="1843" w:type="dxa"/>
            <w:tcBorders>
              <w:top w:val="nil"/>
              <w:left w:val="nil"/>
              <w:bottom w:val="single" w:sz="4" w:space="0" w:color="auto"/>
              <w:right w:val="single" w:sz="4" w:space="0" w:color="auto"/>
            </w:tcBorders>
            <w:shd w:val="clear" w:color="auto" w:fill="auto"/>
            <w:noWrap/>
            <w:vAlign w:val="center"/>
          </w:tcPr>
          <w:p w14:paraId="135B028C"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5206</w:t>
            </w:r>
          </w:p>
        </w:tc>
      </w:tr>
      <w:tr w:rsidR="004A3F59" w:rsidRPr="0073594C" w14:paraId="4FD131F9"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8EFE7B4"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Two-tone 4th order IMD products</w:t>
            </w:r>
          </w:p>
        </w:tc>
        <w:tc>
          <w:tcPr>
            <w:tcW w:w="1843" w:type="dxa"/>
            <w:tcBorders>
              <w:top w:val="nil"/>
              <w:left w:val="nil"/>
              <w:bottom w:val="single" w:sz="4" w:space="0" w:color="auto"/>
              <w:right w:val="single" w:sz="4" w:space="0" w:color="auto"/>
            </w:tcBorders>
            <w:shd w:val="clear" w:color="auto" w:fill="FFFFFF" w:themeFill="background1"/>
            <w:noWrap/>
            <w:vAlign w:val="center"/>
          </w:tcPr>
          <w:p w14:paraId="0698CC78"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|3*fx_low –1* fy_high|</w:t>
            </w:r>
          </w:p>
        </w:tc>
        <w:tc>
          <w:tcPr>
            <w:tcW w:w="1842" w:type="dxa"/>
            <w:tcBorders>
              <w:top w:val="nil"/>
              <w:left w:val="nil"/>
              <w:bottom w:val="single" w:sz="4" w:space="0" w:color="auto"/>
              <w:right w:val="single" w:sz="4" w:space="0" w:color="auto"/>
            </w:tcBorders>
            <w:shd w:val="clear" w:color="auto" w:fill="auto"/>
            <w:noWrap/>
            <w:vAlign w:val="center"/>
          </w:tcPr>
          <w:p w14:paraId="2EE8D689"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|3*fx_high – 1*fy_low|</w:t>
            </w:r>
          </w:p>
        </w:tc>
        <w:tc>
          <w:tcPr>
            <w:tcW w:w="1985" w:type="dxa"/>
            <w:tcBorders>
              <w:top w:val="nil"/>
              <w:left w:val="nil"/>
              <w:bottom w:val="single" w:sz="4" w:space="0" w:color="auto"/>
              <w:right w:val="single" w:sz="4" w:space="0" w:color="auto"/>
            </w:tcBorders>
            <w:shd w:val="clear" w:color="auto" w:fill="auto"/>
            <w:noWrap/>
            <w:vAlign w:val="center"/>
          </w:tcPr>
          <w:p w14:paraId="357B0F6D"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|3*fy_low – 1*fx_high|</w:t>
            </w:r>
          </w:p>
        </w:tc>
        <w:tc>
          <w:tcPr>
            <w:tcW w:w="1843" w:type="dxa"/>
            <w:tcBorders>
              <w:top w:val="nil"/>
              <w:left w:val="nil"/>
              <w:bottom w:val="single" w:sz="4" w:space="0" w:color="auto"/>
              <w:right w:val="single" w:sz="4" w:space="0" w:color="auto"/>
            </w:tcBorders>
            <w:shd w:val="clear" w:color="auto" w:fill="auto"/>
            <w:noWrap/>
            <w:vAlign w:val="center"/>
          </w:tcPr>
          <w:p w14:paraId="4D0B9147"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|3*fy_high – 1*fx_low|</w:t>
            </w:r>
          </w:p>
        </w:tc>
      </w:tr>
      <w:tr w:rsidR="004A3F59" w:rsidRPr="0073594C" w14:paraId="45FF6134"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7770DDA"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1D5B295B"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9197</w:t>
            </w:r>
          </w:p>
        </w:tc>
        <w:tc>
          <w:tcPr>
            <w:tcW w:w="1842" w:type="dxa"/>
            <w:tcBorders>
              <w:top w:val="nil"/>
              <w:left w:val="nil"/>
              <w:bottom w:val="single" w:sz="4" w:space="0" w:color="auto"/>
              <w:right w:val="single" w:sz="4" w:space="0" w:color="auto"/>
            </w:tcBorders>
            <w:shd w:val="clear" w:color="auto" w:fill="auto"/>
            <w:noWrap/>
            <w:vAlign w:val="center"/>
          </w:tcPr>
          <w:p w14:paraId="4D4E54A3"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10737</w:t>
            </w:r>
          </w:p>
        </w:tc>
        <w:tc>
          <w:tcPr>
            <w:tcW w:w="1985" w:type="dxa"/>
            <w:tcBorders>
              <w:top w:val="nil"/>
              <w:left w:val="nil"/>
              <w:bottom w:val="single" w:sz="4" w:space="0" w:color="auto"/>
              <w:right w:val="single" w:sz="4" w:space="0" w:color="auto"/>
            </w:tcBorders>
            <w:shd w:val="clear" w:color="auto" w:fill="auto"/>
            <w:noWrap/>
            <w:vAlign w:val="center"/>
          </w:tcPr>
          <w:p w14:paraId="5111BD1E"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1811</w:t>
            </w:r>
          </w:p>
        </w:tc>
        <w:tc>
          <w:tcPr>
            <w:tcW w:w="1843" w:type="dxa"/>
            <w:tcBorders>
              <w:top w:val="nil"/>
              <w:left w:val="nil"/>
              <w:bottom w:val="single" w:sz="4" w:space="0" w:color="auto"/>
              <w:right w:val="single" w:sz="4" w:space="0" w:color="auto"/>
            </w:tcBorders>
            <w:shd w:val="clear" w:color="auto" w:fill="auto"/>
            <w:noWrap/>
            <w:vAlign w:val="center"/>
          </w:tcPr>
          <w:p w14:paraId="309101D0"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1191</w:t>
            </w:r>
          </w:p>
        </w:tc>
      </w:tr>
      <w:tr w:rsidR="004A3F59" w:rsidRPr="0073594C" w14:paraId="073AA20A"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140DD28"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60713C7E"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–2* fy_high|</w:t>
            </w:r>
          </w:p>
        </w:tc>
        <w:tc>
          <w:tcPr>
            <w:tcW w:w="1842" w:type="dxa"/>
            <w:tcBorders>
              <w:top w:val="nil"/>
              <w:left w:val="nil"/>
              <w:bottom w:val="single" w:sz="4" w:space="0" w:color="auto"/>
              <w:right w:val="single" w:sz="4" w:space="0" w:color="auto"/>
            </w:tcBorders>
            <w:shd w:val="clear" w:color="auto" w:fill="auto"/>
            <w:noWrap/>
            <w:vAlign w:val="center"/>
          </w:tcPr>
          <w:p w14:paraId="732A9C71"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–2* fy_low|</w:t>
            </w:r>
          </w:p>
        </w:tc>
        <w:tc>
          <w:tcPr>
            <w:tcW w:w="1985" w:type="dxa"/>
            <w:tcBorders>
              <w:top w:val="nil"/>
              <w:left w:val="nil"/>
              <w:bottom w:val="single" w:sz="4" w:space="0" w:color="auto"/>
              <w:right w:val="single" w:sz="4" w:space="0" w:color="auto"/>
            </w:tcBorders>
            <w:shd w:val="clear" w:color="auto" w:fill="auto"/>
            <w:noWrap/>
            <w:vAlign w:val="center"/>
          </w:tcPr>
          <w:p w14:paraId="44C07FC1"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+2* fy_low|</w:t>
            </w:r>
          </w:p>
        </w:tc>
        <w:tc>
          <w:tcPr>
            <w:tcW w:w="1843" w:type="dxa"/>
            <w:tcBorders>
              <w:top w:val="nil"/>
              <w:left w:val="nil"/>
              <w:bottom w:val="single" w:sz="4" w:space="0" w:color="auto"/>
              <w:right w:val="single" w:sz="4" w:space="0" w:color="auto"/>
            </w:tcBorders>
            <w:shd w:val="clear" w:color="auto" w:fill="auto"/>
            <w:noWrap/>
            <w:vAlign w:val="center"/>
          </w:tcPr>
          <w:p w14:paraId="27F1EDC0"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+2* fy_high|</w:t>
            </w:r>
          </w:p>
        </w:tc>
      </w:tr>
      <w:tr w:rsidR="004A3F59" w:rsidRPr="0073594C" w14:paraId="1996D081"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F671174"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60157557"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5194</w:t>
            </w:r>
          </w:p>
        </w:tc>
        <w:tc>
          <w:tcPr>
            <w:tcW w:w="1842" w:type="dxa"/>
            <w:tcBorders>
              <w:top w:val="nil"/>
              <w:left w:val="nil"/>
              <w:bottom w:val="single" w:sz="4" w:space="0" w:color="auto"/>
              <w:right w:val="single" w:sz="4" w:space="0" w:color="auto"/>
            </w:tcBorders>
            <w:shd w:val="clear" w:color="auto" w:fill="auto"/>
            <w:noWrap/>
            <w:vAlign w:val="center"/>
          </w:tcPr>
          <w:p w14:paraId="32438185"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6274</w:t>
            </w:r>
          </w:p>
        </w:tc>
        <w:tc>
          <w:tcPr>
            <w:tcW w:w="1985" w:type="dxa"/>
            <w:tcBorders>
              <w:top w:val="nil"/>
              <w:left w:val="nil"/>
              <w:bottom w:val="single" w:sz="4" w:space="0" w:color="auto"/>
              <w:right w:val="single" w:sz="4" w:space="0" w:color="auto"/>
            </w:tcBorders>
            <w:shd w:val="clear" w:color="auto" w:fill="auto"/>
            <w:noWrap/>
            <w:vAlign w:val="center"/>
          </w:tcPr>
          <w:p w14:paraId="62CC88E8"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7926</w:t>
            </w:r>
          </w:p>
        </w:tc>
        <w:tc>
          <w:tcPr>
            <w:tcW w:w="1843" w:type="dxa"/>
            <w:tcBorders>
              <w:top w:val="nil"/>
              <w:left w:val="nil"/>
              <w:bottom w:val="single" w:sz="4" w:space="0" w:color="auto"/>
              <w:right w:val="single" w:sz="4" w:space="0" w:color="auto"/>
            </w:tcBorders>
            <w:shd w:val="clear" w:color="auto" w:fill="auto"/>
            <w:noWrap/>
            <w:vAlign w:val="center"/>
          </w:tcPr>
          <w:p w14:paraId="5BAD11F5"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9006</w:t>
            </w:r>
          </w:p>
        </w:tc>
      </w:tr>
      <w:tr w:rsidR="004A3F59" w:rsidRPr="0073594C" w14:paraId="1E31F8CD"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9C998F0"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55FD123E"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|3*fx_low +1* fy_low|</w:t>
            </w:r>
          </w:p>
        </w:tc>
        <w:tc>
          <w:tcPr>
            <w:tcW w:w="1842" w:type="dxa"/>
            <w:tcBorders>
              <w:top w:val="nil"/>
              <w:left w:val="nil"/>
              <w:bottom w:val="single" w:sz="4" w:space="0" w:color="auto"/>
              <w:right w:val="single" w:sz="4" w:space="0" w:color="auto"/>
            </w:tcBorders>
            <w:shd w:val="clear" w:color="auto" w:fill="auto"/>
            <w:noWrap/>
            <w:vAlign w:val="center"/>
          </w:tcPr>
          <w:p w14:paraId="68B1B34E"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|3*fx_high + 1*fy_high|</w:t>
            </w:r>
          </w:p>
        </w:tc>
        <w:tc>
          <w:tcPr>
            <w:tcW w:w="1985" w:type="dxa"/>
            <w:tcBorders>
              <w:top w:val="nil"/>
              <w:left w:val="nil"/>
              <w:bottom w:val="single" w:sz="4" w:space="0" w:color="auto"/>
              <w:right w:val="single" w:sz="4" w:space="0" w:color="auto"/>
            </w:tcBorders>
            <w:shd w:val="clear" w:color="auto" w:fill="auto"/>
            <w:noWrap/>
            <w:vAlign w:val="center"/>
          </w:tcPr>
          <w:p w14:paraId="0438AEED"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|3*fy_low + 1*fx_low|</w:t>
            </w:r>
          </w:p>
        </w:tc>
        <w:tc>
          <w:tcPr>
            <w:tcW w:w="1843" w:type="dxa"/>
            <w:tcBorders>
              <w:top w:val="nil"/>
              <w:left w:val="nil"/>
              <w:bottom w:val="single" w:sz="4" w:space="0" w:color="auto"/>
              <w:right w:val="single" w:sz="4" w:space="0" w:color="auto"/>
            </w:tcBorders>
            <w:shd w:val="clear" w:color="auto" w:fill="auto"/>
            <w:noWrap/>
            <w:vAlign w:val="center"/>
          </w:tcPr>
          <w:p w14:paraId="0D9B69AE"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|3*fy_high + 1*fx_high|</w:t>
            </w:r>
          </w:p>
        </w:tc>
      </w:tr>
      <w:tr w:rsidR="004A3F59" w:rsidRPr="0073594C" w14:paraId="03D16778"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E2299F9"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1079ECEE"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10563</w:t>
            </w:r>
          </w:p>
        </w:tc>
        <w:tc>
          <w:tcPr>
            <w:tcW w:w="1842" w:type="dxa"/>
            <w:tcBorders>
              <w:top w:val="nil"/>
              <w:left w:val="nil"/>
              <w:bottom w:val="single" w:sz="4" w:space="0" w:color="auto"/>
              <w:right w:val="single" w:sz="4" w:space="0" w:color="auto"/>
            </w:tcBorders>
            <w:shd w:val="clear" w:color="auto" w:fill="auto"/>
            <w:noWrap/>
            <w:vAlign w:val="center"/>
          </w:tcPr>
          <w:p w14:paraId="30832986"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12103</w:t>
            </w:r>
          </w:p>
        </w:tc>
        <w:tc>
          <w:tcPr>
            <w:tcW w:w="1985" w:type="dxa"/>
            <w:tcBorders>
              <w:top w:val="nil"/>
              <w:left w:val="nil"/>
              <w:bottom w:val="single" w:sz="4" w:space="0" w:color="auto"/>
              <w:right w:val="single" w:sz="4" w:space="0" w:color="auto"/>
            </w:tcBorders>
            <w:shd w:val="clear" w:color="auto" w:fill="auto"/>
            <w:noWrap/>
            <w:vAlign w:val="center"/>
          </w:tcPr>
          <w:p w14:paraId="32DCC2F6"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5289</w:t>
            </w:r>
          </w:p>
        </w:tc>
        <w:tc>
          <w:tcPr>
            <w:tcW w:w="1843" w:type="dxa"/>
            <w:tcBorders>
              <w:top w:val="nil"/>
              <w:left w:val="nil"/>
              <w:bottom w:val="single" w:sz="4" w:space="0" w:color="auto"/>
              <w:right w:val="single" w:sz="4" w:space="0" w:color="auto"/>
            </w:tcBorders>
            <w:shd w:val="clear" w:color="auto" w:fill="auto"/>
            <w:noWrap/>
            <w:vAlign w:val="center"/>
          </w:tcPr>
          <w:p w14:paraId="5A302391"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5909</w:t>
            </w:r>
          </w:p>
        </w:tc>
      </w:tr>
      <w:tr w:rsidR="004A3F59" w:rsidRPr="0073594C" w14:paraId="47B50BA4"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37B0864"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71FD94BB"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|fx_low – 4*fy_high|</w:t>
            </w:r>
          </w:p>
        </w:tc>
        <w:tc>
          <w:tcPr>
            <w:tcW w:w="1842" w:type="dxa"/>
            <w:tcBorders>
              <w:top w:val="nil"/>
              <w:left w:val="nil"/>
              <w:bottom w:val="single" w:sz="4" w:space="0" w:color="auto"/>
              <w:right w:val="single" w:sz="4" w:space="0" w:color="auto"/>
            </w:tcBorders>
            <w:shd w:val="clear" w:color="auto" w:fill="auto"/>
            <w:noWrap/>
            <w:vAlign w:val="center"/>
          </w:tcPr>
          <w:p w14:paraId="283FB0D0"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|fx_high – 4*fy_low|</w:t>
            </w:r>
          </w:p>
        </w:tc>
        <w:tc>
          <w:tcPr>
            <w:tcW w:w="1985" w:type="dxa"/>
            <w:tcBorders>
              <w:top w:val="nil"/>
              <w:left w:val="nil"/>
              <w:bottom w:val="single" w:sz="4" w:space="0" w:color="auto"/>
              <w:right w:val="single" w:sz="4" w:space="0" w:color="auto"/>
            </w:tcBorders>
            <w:shd w:val="clear" w:color="auto" w:fill="auto"/>
            <w:noWrap/>
            <w:vAlign w:val="center"/>
          </w:tcPr>
          <w:p w14:paraId="2E6EDE2D"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4*fx_high|</w:t>
            </w:r>
          </w:p>
        </w:tc>
        <w:tc>
          <w:tcPr>
            <w:tcW w:w="1843" w:type="dxa"/>
            <w:tcBorders>
              <w:top w:val="nil"/>
              <w:left w:val="nil"/>
              <w:bottom w:val="single" w:sz="4" w:space="0" w:color="auto"/>
              <w:right w:val="single" w:sz="4" w:space="0" w:color="auto"/>
            </w:tcBorders>
            <w:shd w:val="clear" w:color="auto" w:fill="auto"/>
            <w:noWrap/>
            <w:vAlign w:val="center"/>
          </w:tcPr>
          <w:p w14:paraId="6E4E2A2E"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4*fx_low|</w:t>
            </w:r>
          </w:p>
        </w:tc>
      </w:tr>
      <w:tr w:rsidR="004A3F59" w:rsidRPr="0073594C" w14:paraId="5298FFC8"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78C5FD5"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2F452C45"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488</w:t>
            </w:r>
          </w:p>
        </w:tc>
        <w:tc>
          <w:tcPr>
            <w:tcW w:w="1842" w:type="dxa"/>
            <w:tcBorders>
              <w:top w:val="nil"/>
              <w:left w:val="nil"/>
              <w:bottom w:val="single" w:sz="4" w:space="0" w:color="auto"/>
              <w:right w:val="single" w:sz="4" w:space="0" w:color="auto"/>
            </w:tcBorders>
            <w:shd w:val="clear" w:color="auto" w:fill="auto"/>
            <w:noWrap/>
            <w:vAlign w:val="center"/>
          </w:tcPr>
          <w:p w14:paraId="0BC02E42"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1148</w:t>
            </w:r>
          </w:p>
        </w:tc>
        <w:tc>
          <w:tcPr>
            <w:tcW w:w="1985" w:type="dxa"/>
            <w:tcBorders>
              <w:top w:val="nil"/>
              <w:left w:val="nil"/>
              <w:bottom w:val="single" w:sz="4" w:space="0" w:color="auto"/>
              <w:right w:val="single" w:sz="4" w:space="0" w:color="auto"/>
            </w:tcBorders>
            <w:shd w:val="clear" w:color="auto" w:fill="auto"/>
            <w:noWrap/>
            <w:vAlign w:val="center"/>
          </w:tcPr>
          <w:p w14:paraId="66BB4FA0"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14537</w:t>
            </w:r>
          </w:p>
        </w:tc>
        <w:tc>
          <w:tcPr>
            <w:tcW w:w="1843" w:type="dxa"/>
            <w:tcBorders>
              <w:top w:val="nil"/>
              <w:left w:val="nil"/>
              <w:bottom w:val="single" w:sz="4" w:space="0" w:color="auto"/>
              <w:right w:val="single" w:sz="4" w:space="0" w:color="auto"/>
            </w:tcBorders>
            <w:shd w:val="clear" w:color="auto" w:fill="auto"/>
            <w:noWrap/>
            <w:vAlign w:val="center"/>
          </w:tcPr>
          <w:p w14:paraId="3AEA8910"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12497</w:t>
            </w:r>
          </w:p>
        </w:tc>
      </w:tr>
      <w:tr w:rsidR="004A3F59" w:rsidRPr="0073594C" w14:paraId="4F0A6284"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29974BF"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64209C1A"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- 3*fy_high|</w:t>
            </w:r>
          </w:p>
        </w:tc>
        <w:tc>
          <w:tcPr>
            <w:tcW w:w="1842" w:type="dxa"/>
            <w:tcBorders>
              <w:top w:val="nil"/>
              <w:left w:val="nil"/>
              <w:bottom w:val="single" w:sz="4" w:space="0" w:color="auto"/>
              <w:right w:val="single" w:sz="4" w:space="0" w:color="auto"/>
            </w:tcBorders>
            <w:shd w:val="clear" w:color="auto" w:fill="auto"/>
            <w:noWrap/>
            <w:vAlign w:val="center"/>
          </w:tcPr>
          <w:p w14:paraId="52116DAE"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- 3*fy_low|</w:t>
            </w:r>
          </w:p>
        </w:tc>
        <w:tc>
          <w:tcPr>
            <w:tcW w:w="1985" w:type="dxa"/>
            <w:tcBorders>
              <w:top w:val="nil"/>
              <w:left w:val="nil"/>
              <w:bottom w:val="single" w:sz="4" w:space="0" w:color="auto"/>
              <w:right w:val="single" w:sz="4" w:space="0" w:color="auto"/>
            </w:tcBorders>
            <w:shd w:val="clear" w:color="auto" w:fill="auto"/>
            <w:noWrap/>
            <w:vAlign w:val="center"/>
          </w:tcPr>
          <w:p w14:paraId="01A99D0F"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- 3*fx_high|</w:t>
            </w:r>
          </w:p>
        </w:tc>
        <w:tc>
          <w:tcPr>
            <w:tcW w:w="1843" w:type="dxa"/>
            <w:tcBorders>
              <w:top w:val="nil"/>
              <w:left w:val="nil"/>
              <w:bottom w:val="single" w:sz="4" w:space="0" w:color="auto"/>
              <w:right w:val="single" w:sz="4" w:space="0" w:color="auto"/>
            </w:tcBorders>
            <w:shd w:val="clear" w:color="auto" w:fill="auto"/>
            <w:noWrap/>
            <w:vAlign w:val="center"/>
          </w:tcPr>
          <w:p w14:paraId="62FAEAB1"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-3*fx_low|</w:t>
            </w:r>
          </w:p>
        </w:tc>
      </w:tr>
      <w:tr w:rsidR="004A3F59" w:rsidRPr="0073594C" w14:paraId="2CCD9B38"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C723B91"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25640CCF"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4491</w:t>
            </w:r>
          </w:p>
        </w:tc>
        <w:tc>
          <w:tcPr>
            <w:tcW w:w="1842" w:type="dxa"/>
            <w:tcBorders>
              <w:top w:val="nil"/>
              <w:left w:val="nil"/>
              <w:bottom w:val="single" w:sz="4" w:space="0" w:color="auto"/>
              <w:right w:val="single" w:sz="4" w:space="0" w:color="auto"/>
            </w:tcBorders>
            <w:shd w:val="clear" w:color="auto" w:fill="auto"/>
            <w:noWrap/>
            <w:vAlign w:val="center"/>
          </w:tcPr>
          <w:p w14:paraId="0A4C2098"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5611</w:t>
            </w:r>
          </w:p>
        </w:tc>
        <w:tc>
          <w:tcPr>
            <w:tcW w:w="1985" w:type="dxa"/>
            <w:tcBorders>
              <w:top w:val="nil"/>
              <w:left w:val="nil"/>
              <w:bottom w:val="single" w:sz="4" w:space="0" w:color="auto"/>
              <w:right w:val="single" w:sz="4" w:space="0" w:color="auto"/>
            </w:tcBorders>
            <w:shd w:val="clear" w:color="auto" w:fill="auto"/>
            <w:noWrap/>
            <w:vAlign w:val="center"/>
          </w:tcPr>
          <w:p w14:paraId="258B0DF5"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10074</w:t>
            </w:r>
          </w:p>
        </w:tc>
        <w:tc>
          <w:tcPr>
            <w:tcW w:w="1843" w:type="dxa"/>
            <w:tcBorders>
              <w:top w:val="nil"/>
              <w:left w:val="nil"/>
              <w:bottom w:val="single" w:sz="4" w:space="0" w:color="auto"/>
              <w:right w:val="single" w:sz="4" w:space="0" w:color="auto"/>
            </w:tcBorders>
            <w:shd w:val="clear" w:color="auto" w:fill="auto"/>
            <w:noWrap/>
            <w:vAlign w:val="center"/>
          </w:tcPr>
          <w:p w14:paraId="62A34652"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8494</w:t>
            </w:r>
          </w:p>
        </w:tc>
      </w:tr>
      <w:tr w:rsidR="004A3F59" w:rsidRPr="0073594C" w14:paraId="113E24BE"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6C88E9B"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3713B34A"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|fx_low + 4*fy_low|</w:t>
            </w:r>
          </w:p>
        </w:tc>
        <w:tc>
          <w:tcPr>
            <w:tcW w:w="1842" w:type="dxa"/>
            <w:tcBorders>
              <w:top w:val="nil"/>
              <w:left w:val="nil"/>
              <w:bottom w:val="single" w:sz="4" w:space="0" w:color="auto"/>
              <w:right w:val="single" w:sz="4" w:space="0" w:color="auto"/>
            </w:tcBorders>
            <w:shd w:val="clear" w:color="auto" w:fill="auto"/>
            <w:noWrap/>
            <w:vAlign w:val="center"/>
          </w:tcPr>
          <w:p w14:paraId="09D1F5B4"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|fx_high + 4*fy_high|</w:t>
            </w:r>
          </w:p>
        </w:tc>
        <w:tc>
          <w:tcPr>
            <w:tcW w:w="1985" w:type="dxa"/>
            <w:tcBorders>
              <w:top w:val="nil"/>
              <w:left w:val="nil"/>
              <w:bottom w:val="single" w:sz="4" w:space="0" w:color="auto"/>
              <w:right w:val="single" w:sz="4" w:space="0" w:color="auto"/>
            </w:tcBorders>
            <w:shd w:val="clear" w:color="auto" w:fill="auto"/>
            <w:noWrap/>
            <w:vAlign w:val="center"/>
          </w:tcPr>
          <w:p w14:paraId="56CBA95F"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+ 4*fx_low|</w:t>
            </w:r>
          </w:p>
        </w:tc>
        <w:tc>
          <w:tcPr>
            <w:tcW w:w="1843" w:type="dxa"/>
            <w:tcBorders>
              <w:top w:val="nil"/>
              <w:left w:val="nil"/>
              <w:bottom w:val="single" w:sz="4" w:space="0" w:color="auto"/>
              <w:right w:val="single" w:sz="4" w:space="0" w:color="auto"/>
            </w:tcBorders>
            <w:shd w:val="clear" w:color="auto" w:fill="auto"/>
            <w:noWrap/>
            <w:vAlign w:val="center"/>
          </w:tcPr>
          <w:p w14:paraId="5E2D7714"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+ 4*fx_high|</w:t>
            </w:r>
          </w:p>
        </w:tc>
      </w:tr>
      <w:tr w:rsidR="004A3F59" w:rsidRPr="0073594C" w14:paraId="7D3E912B"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81444C6"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5C9F18CD"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5952</w:t>
            </w:r>
          </w:p>
        </w:tc>
        <w:tc>
          <w:tcPr>
            <w:tcW w:w="1842" w:type="dxa"/>
            <w:tcBorders>
              <w:top w:val="nil"/>
              <w:left w:val="nil"/>
              <w:bottom w:val="single" w:sz="4" w:space="0" w:color="auto"/>
              <w:right w:val="single" w:sz="4" w:space="0" w:color="auto"/>
            </w:tcBorders>
            <w:shd w:val="clear" w:color="auto" w:fill="auto"/>
            <w:noWrap/>
            <w:vAlign w:val="center"/>
          </w:tcPr>
          <w:p w14:paraId="5E874524"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6612</w:t>
            </w:r>
          </w:p>
        </w:tc>
        <w:tc>
          <w:tcPr>
            <w:tcW w:w="1985" w:type="dxa"/>
            <w:tcBorders>
              <w:top w:val="nil"/>
              <w:left w:val="nil"/>
              <w:bottom w:val="single" w:sz="4" w:space="0" w:color="auto"/>
              <w:right w:val="single" w:sz="4" w:space="0" w:color="auto"/>
            </w:tcBorders>
            <w:shd w:val="clear" w:color="auto" w:fill="auto"/>
            <w:noWrap/>
            <w:vAlign w:val="center"/>
          </w:tcPr>
          <w:p w14:paraId="067459A9"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13863</w:t>
            </w:r>
          </w:p>
        </w:tc>
        <w:tc>
          <w:tcPr>
            <w:tcW w:w="1843" w:type="dxa"/>
            <w:tcBorders>
              <w:top w:val="nil"/>
              <w:left w:val="nil"/>
              <w:bottom w:val="single" w:sz="4" w:space="0" w:color="auto"/>
              <w:right w:val="single" w:sz="4" w:space="0" w:color="auto"/>
            </w:tcBorders>
            <w:shd w:val="clear" w:color="auto" w:fill="auto"/>
            <w:noWrap/>
            <w:vAlign w:val="center"/>
          </w:tcPr>
          <w:p w14:paraId="38A06B3B"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15903</w:t>
            </w:r>
          </w:p>
        </w:tc>
      </w:tr>
      <w:tr w:rsidR="004A3F59" w:rsidRPr="0073594C" w14:paraId="4AC0C6C0"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4541D8C"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09FE78AD"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+ 3*fy_low|</w:t>
            </w:r>
          </w:p>
        </w:tc>
        <w:tc>
          <w:tcPr>
            <w:tcW w:w="1842" w:type="dxa"/>
            <w:tcBorders>
              <w:top w:val="nil"/>
              <w:left w:val="nil"/>
              <w:bottom w:val="single" w:sz="4" w:space="0" w:color="auto"/>
              <w:right w:val="single" w:sz="4" w:space="0" w:color="auto"/>
            </w:tcBorders>
            <w:shd w:val="clear" w:color="auto" w:fill="auto"/>
            <w:noWrap/>
            <w:vAlign w:val="center"/>
          </w:tcPr>
          <w:p w14:paraId="02683F25"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+ 3*fy_high|</w:t>
            </w:r>
          </w:p>
        </w:tc>
        <w:tc>
          <w:tcPr>
            <w:tcW w:w="1985" w:type="dxa"/>
            <w:tcBorders>
              <w:top w:val="nil"/>
              <w:left w:val="nil"/>
              <w:bottom w:val="single" w:sz="4" w:space="0" w:color="auto"/>
              <w:right w:val="single" w:sz="4" w:space="0" w:color="auto"/>
            </w:tcBorders>
            <w:shd w:val="clear" w:color="auto" w:fill="auto"/>
            <w:noWrap/>
            <w:vAlign w:val="center"/>
          </w:tcPr>
          <w:p w14:paraId="744B2E0D"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+ 3*fx_low|</w:t>
            </w:r>
          </w:p>
        </w:tc>
        <w:tc>
          <w:tcPr>
            <w:tcW w:w="1843" w:type="dxa"/>
            <w:tcBorders>
              <w:top w:val="nil"/>
              <w:left w:val="nil"/>
              <w:bottom w:val="single" w:sz="4" w:space="0" w:color="auto"/>
              <w:right w:val="single" w:sz="4" w:space="0" w:color="auto"/>
            </w:tcBorders>
            <w:shd w:val="clear" w:color="auto" w:fill="auto"/>
            <w:noWrap/>
            <w:vAlign w:val="center"/>
          </w:tcPr>
          <w:p w14:paraId="0332B119"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+ 3*fx_high|</w:t>
            </w:r>
          </w:p>
        </w:tc>
      </w:tr>
      <w:tr w:rsidR="004A3F59" w:rsidRPr="0073594C" w14:paraId="283F4252" w14:textId="77777777" w:rsidTr="005A4037">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959635" w14:textId="77777777" w:rsidR="004A3F59" w:rsidRDefault="004A3F59" w:rsidP="005A4037">
            <w:pPr>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65B053A8" w14:textId="77777777" w:rsidR="004A3F59" w:rsidRDefault="004A3F59" w:rsidP="005A4037">
            <w:pPr>
              <w:spacing w:after="0"/>
              <w:jc w:val="center"/>
              <w:rPr>
                <w:rFonts w:ascii="Arial" w:hAnsi="Arial" w:cs="Arial"/>
                <w:color w:val="000000"/>
                <w:sz w:val="16"/>
                <w:szCs w:val="16"/>
              </w:rPr>
            </w:pPr>
            <w:r>
              <w:rPr>
                <w:rFonts w:ascii="Arial" w:hAnsi="Arial" w:cs="Arial"/>
                <w:color w:val="000000"/>
                <w:sz w:val="16"/>
                <w:szCs w:val="16"/>
              </w:rPr>
              <w:t>8589</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38863D28" w14:textId="77777777" w:rsidR="004A3F59" w:rsidRDefault="004A3F59" w:rsidP="005A4037">
            <w:pPr>
              <w:spacing w:after="0"/>
              <w:jc w:val="center"/>
              <w:rPr>
                <w:rFonts w:ascii="Arial" w:hAnsi="Arial" w:cs="Arial"/>
                <w:color w:val="000000"/>
                <w:sz w:val="16"/>
                <w:szCs w:val="16"/>
              </w:rPr>
            </w:pPr>
            <w:r>
              <w:rPr>
                <w:rFonts w:ascii="Arial" w:hAnsi="Arial" w:cs="Arial"/>
                <w:color w:val="000000"/>
                <w:sz w:val="16"/>
                <w:szCs w:val="16"/>
              </w:rPr>
              <w:t>9709</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10E4FB4E" w14:textId="77777777" w:rsidR="004A3F59" w:rsidRDefault="004A3F59" w:rsidP="005A4037">
            <w:pPr>
              <w:spacing w:after="0"/>
              <w:jc w:val="center"/>
              <w:rPr>
                <w:rFonts w:ascii="Arial" w:hAnsi="Arial" w:cs="Arial"/>
                <w:color w:val="000000"/>
                <w:sz w:val="16"/>
                <w:szCs w:val="16"/>
              </w:rPr>
            </w:pPr>
            <w:r>
              <w:rPr>
                <w:rFonts w:ascii="Arial" w:hAnsi="Arial" w:cs="Arial"/>
                <w:color w:val="000000"/>
                <w:sz w:val="16"/>
                <w:szCs w:val="16"/>
              </w:rPr>
              <w:t>11226</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3B8995A9" w14:textId="77777777" w:rsidR="004A3F59" w:rsidRDefault="004A3F59" w:rsidP="005A4037">
            <w:pPr>
              <w:spacing w:after="0"/>
              <w:jc w:val="center"/>
              <w:rPr>
                <w:rFonts w:ascii="Arial" w:hAnsi="Arial" w:cs="Arial"/>
                <w:color w:val="000000"/>
                <w:sz w:val="16"/>
                <w:szCs w:val="16"/>
              </w:rPr>
            </w:pPr>
            <w:r>
              <w:rPr>
                <w:rFonts w:ascii="Arial" w:hAnsi="Arial" w:cs="Arial"/>
                <w:color w:val="000000"/>
                <w:sz w:val="16"/>
                <w:szCs w:val="16"/>
              </w:rPr>
              <w:t>12806</w:t>
            </w:r>
          </w:p>
        </w:tc>
      </w:tr>
    </w:tbl>
    <w:p w14:paraId="1DE01A09" w14:textId="77777777" w:rsidR="004A3F59" w:rsidRPr="0073594C" w:rsidRDefault="004A3F59" w:rsidP="004A3F59">
      <w:pPr>
        <w:rPr>
          <w:lang w:eastAsia="ko-KR"/>
        </w:rPr>
      </w:pPr>
    </w:p>
    <w:p w14:paraId="3953815E" w14:textId="77777777" w:rsidR="004A3F59" w:rsidRDefault="004A3F59" w:rsidP="004A3F59">
      <w:pPr>
        <w:rPr>
          <w:lang w:eastAsia="ko-KR"/>
        </w:rPr>
      </w:pPr>
      <w:r w:rsidRPr="0073594C">
        <w:rPr>
          <w:lang w:eastAsia="ko-KR"/>
        </w:rPr>
        <w:t xml:space="preserve">Based on the </w:t>
      </w:r>
      <w:r w:rsidRPr="0073594C">
        <w:rPr>
          <w:lang w:val="en-US" w:eastAsia="zh-CN"/>
        </w:rPr>
        <w:t>t</w:t>
      </w:r>
      <w:r w:rsidRPr="0073594C">
        <w:rPr>
          <w:lang w:eastAsia="ko-KR"/>
        </w:rPr>
        <w:t xml:space="preserve">ables above it can be seen that </w:t>
      </w:r>
    </w:p>
    <w:p w14:paraId="5396D288" w14:textId="77777777" w:rsidR="004A3F59" w:rsidRDefault="004A3F59" w:rsidP="006A0293">
      <w:pPr>
        <w:pStyle w:val="affb"/>
        <w:overflowPunct w:val="0"/>
        <w:autoSpaceDE w:val="0"/>
        <w:autoSpaceDN w:val="0"/>
        <w:adjustRightInd w:val="0"/>
        <w:textAlignment w:val="baseline"/>
        <w:rPr>
          <w:lang w:eastAsia="zh-CN"/>
        </w:rPr>
      </w:pPr>
      <w:r>
        <w:rPr>
          <w:lang w:eastAsia="ko-KR"/>
        </w:rPr>
        <w:t>n1</w:t>
      </w:r>
      <w:r w:rsidRPr="0073594C">
        <w:rPr>
          <w:lang w:eastAsia="ko-KR"/>
        </w:rPr>
        <w:t xml:space="preserve"> + n</w:t>
      </w:r>
      <w:r>
        <w:rPr>
          <w:lang w:eastAsia="ko-KR"/>
        </w:rPr>
        <w:t>78</w:t>
      </w:r>
      <w:r w:rsidRPr="0073594C">
        <w:rPr>
          <w:lang w:eastAsia="ko-KR"/>
        </w:rPr>
        <w:t xml:space="preserve"> IMD</w:t>
      </w:r>
      <w:r>
        <w:rPr>
          <w:lang w:eastAsia="ko-KR"/>
        </w:rPr>
        <w:t>3</w:t>
      </w:r>
      <w:r w:rsidRPr="0073594C">
        <w:rPr>
          <w:lang w:eastAsia="ko-KR"/>
        </w:rPr>
        <w:t xml:space="preserve"> may affect Rx frequencies of band n</w:t>
      </w:r>
      <w:r>
        <w:rPr>
          <w:lang w:eastAsia="ko-KR"/>
        </w:rPr>
        <w:t>105</w:t>
      </w:r>
    </w:p>
    <w:p w14:paraId="5C178E03" w14:textId="77777777" w:rsidR="004A3F59" w:rsidRDefault="004A3F59" w:rsidP="006A0293">
      <w:pPr>
        <w:pStyle w:val="affb"/>
        <w:overflowPunct w:val="0"/>
        <w:autoSpaceDE w:val="0"/>
        <w:autoSpaceDN w:val="0"/>
        <w:adjustRightInd w:val="0"/>
        <w:textAlignment w:val="baseline"/>
        <w:rPr>
          <w:lang w:eastAsia="zh-CN"/>
        </w:rPr>
      </w:pPr>
      <w:r>
        <w:rPr>
          <w:lang w:eastAsia="ko-KR"/>
        </w:rPr>
        <w:t>n1</w:t>
      </w:r>
      <w:r w:rsidRPr="0073594C">
        <w:rPr>
          <w:lang w:eastAsia="ko-KR"/>
        </w:rPr>
        <w:t xml:space="preserve"> + n</w:t>
      </w:r>
      <w:r>
        <w:rPr>
          <w:lang w:eastAsia="ko-KR"/>
        </w:rPr>
        <w:t>105</w:t>
      </w:r>
      <w:r w:rsidRPr="0073594C">
        <w:rPr>
          <w:lang w:eastAsia="ko-KR"/>
        </w:rPr>
        <w:t xml:space="preserve"> IMD</w:t>
      </w:r>
      <w:r>
        <w:rPr>
          <w:lang w:eastAsia="ko-KR"/>
        </w:rPr>
        <w:t>3</w:t>
      </w:r>
      <w:r w:rsidRPr="0073594C">
        <w:rPr>
          <w:lang w:eastAsia="ko-KR"/>
        </w:rPr>
        <w:t xml:space="preserve"> may affect Rx frequencies of band n</w:t>
      </w:r>
      <w:r>
        <w:rPr>
          <w:lang w:eastAsia="ko-KR"/>
        </w:rPr>
        <w:t>78</w:t>
      </w:r>
    </w:p>
    <w:p w14:paraId="0EAFE46E" w14:textId="77777777" w:rsidR="004A3F59" w:rsidRDefault="004A3F59" w:rsidP="006A0293">
      <w:pPr>
        <w:pStyle w:val="affb"/>
        <w:overflowPunct w:val="0"/>
        <w:autoSpaceDE w:val="0"/>
        <w:autoSpaceDN w:val="0"/>
        <w:adjustRightInd w:val="0"/>
        <w:textAlignment w:val="baseline"/>
        <w:rPr>
          <w:lang w:eastAsia="zh-CN"/>
        </w:rPr>
      </w:pPr>
      <w:r>
        <w:rPr>
          <w:lang w:eastAsia="ko-KR"/>
        </w:rPr>
        <w:t>n78</w:t>
      </w:r>
      <w:r w:rsidRPr="0073594C">
        <w:rPr>
          <w:lang w:eastAsia="ko-KR"/>
        </w:rPr>
        <w:t xml:space="preserve"> + n</w:t>
      </w:r>
      <w:r>
        <w:rPr>
          <w:lang w:eastAsia="ko-KR"/>
        </w:rPr>
        <w:t>105</w:t>
      </w:r>
      <w:r w:rsidRPr="0073594C">
        <w:rPr>
          <w:lang w:eastAsia="ko-KR"/>
        </w:rPr>
        <w:t xml:space="preserve"> IMD</w:t>
      </w:r>
      <w:r>
        <w:rPr>
          <w:lang w:eastAsia="ko-KR"/>
        </w:rPr>
        <w:t>3</w:t>
      </w:r>
      <w:r w:rsidRPr="0073594C">
        <w:rPr>
          <w:lang w:eastAsia="ko-KR"/>
        </w:rPr>
        <w:t xml:space="preserve"> may affect Rx frequencies of band n</w:t>
      </w:r>
      <w:r>
        <w:rPr>
          <w:lang w:eastAsia="ko-KR"/>
        </w:rPr>
        <w:t>1</w:t>
      </w:r>
    </w:p>
    <w:p w14:paraId="0CDB138D" w14:textId="77777777" w:rsidR="004A3F59" w:rsidRPr="0073594C" w:rsidRDefault="004A3F59" w:rsidP="004A3F59">
      <w:pPr>
        <w:rPr>
          <w:lang w:eastAsia="ko-KR"/>
        </w:rPr>
      </w:pPr>
    </w:p>
    <w:p w14:paraId="4B89B58E" w14:textId="437B1176" w:rsidR="004A3F59" w:rsidRPr="006A0293" w:rsidRDefault="004A3F59" w:rsidP="004A3F59">
      <w:pPr>
        <w:pStyle w:val="41"/>
      </w:pPr>
      <w:bookmarkStart w:id="639" w:name="_Toc136288555"/>
      <w:r w:rsidRPr="006A0293">
        <w:t>5.</w:t>
      </w:r>
      <w:r>
        <w:t>60</w:t>
      </w:r>
      <w:r w:rsidRPr="006A0293">
        <w:t>.2.2</w:t>
      </w:r>
      <w:r w:rsidRPr="006A0293">
        <w:tab/>
        <w:t>REFSENS requirements</w:t>
      </w:r>
      <w:bookmarkEnd w:id="639"/>
    </w:p>
    <w:p w14:paraId="7D06DE4D" w14:textId="2E2FF90F" w:rsidR="004A3F59" w:rsidRPr="00510C9B" w:rsidRDefault="004A3F59" w:rsidP="004A3F59">
      <w:pPr>
        <w:rPr>
          <w:b/>
          <w:bCs/>
        </w:rPr>
      </w:pPr>
      <w:r>
        <w:t>MSD values have been re-used from DC_1A-28A_n78A, DC_1A_n28A-n78A and DC_1A-28A_n79A.</w:t>
      </w:r>
    </w:p>
    <w:p w14:paraId="0B8B2863" w14:textId="36A810DD" w:rsidR="004A3F59" w:rsidRPr="0073594C" w:rsidRDefault="004A3F59" w:rsidP="004A3F59">
      <w:pPr>
        <w:jc w:val="center"/>
        <w:rPr>
          <w:rFonts w:ascii="Arial" w:hAnsi="Arial" w:cs="Arial"/>
          <w:b/>
          <w:bCs/>
          <w:lang w:val="en-US" w:eastAsia="zh-CN"/>
        </w:rPr>
      </w:pPr>
      <w:r w:rsidRPr="0073594C">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60</w:t>
      </w:r>
      <w:r w:rsidR="00EA2B37">
        <w:rPr>
          <w:rFonts w:ascii="Arial" w:hAnsi="Arial" w:cs="Arial" w:hint="eastAsia"/>
          <w:b/>
          <w:bCs/>
          <w:lang w:val="en-US" w:eastAsia="zh-CN"/>
        </w:rPr>
        <w:t>.2.2</w:t>
      </w:r>
      <w:r w:rsidRPr="0073594C">
        <w:rPr>
          <w:rFonts w:ascii="Arial" w:hAnsi="Arial" w:cs="Arial" w:hint="eastAsia"/>
          <w:b/>
          <w:bCs/>
          <w:lang w:val="en-US" w:eastAsia="zh-CN"/>
        </w:rPr>
        <w:t>-1</w:t>
      </w:r>
      <w:r w:rsidRPr="0073594C">
        <w:rPr>
          <w:rFonts w:ascii="Arial" w:hAnsi="Arial" w:cs="Arial"/>
          <w:b/>
          <w:bCs/>
          <w:lang w:val="en-US"/>
        </w:rPr>
        <w:t xml:space="preserve">: </w:t>
      </w:r>
      <w:r w:rsidRPr="0073594C">
        <w:rPr>
          <w:rFonts w:ascii="Arial" w:hAnsi="Arial" w:cs="Arial" w:hint="eastAsia"/>
          <w:b/>
          <w:bCs/>
          <w:lang w:val="en-US" w:eastAsia="zh-CN"/>
        </w:rPr>
        <w:t>MSD due to IMD issue</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4A3F59" w:rsidRPr="0073594C" w14:paraId="35E5296F" w14:textId="77777777" w:rsidTr="005A4037">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4990D8B" w14:textId="77777777" w:rsidR="004A3F59" w:rsidRPr="0073594C" w:rsidRDefault="004A3F59" w:rsidP="005A4037">
            <w:pPr>
              <w:pStyle w:val="TAH"/>
              <w:rPr>
                <w:lang w:val="en-US"/>
              </w:rPr>
            </w:pPr>
            <w:r w:rsidRPr="0073594C">
              <w:t>Band / Channel bandwidth / N</w:t>
            </w:r>
            <w:r w:rsidRPr="0073594C">
              <w:rPr>
                <w:vertAlign w:val="subscript"/>
              </w:rPr>
              <w:t>RB</w:t>
            </w:r>
            <w:r w:rsidRPr="0073594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2EA97473" w14:textId="77777777" w:rsidR="004A3F59" w:rsidRPr="0073594C" w:rsidRDefault="004A3F59" w:rsidP="005A4037">
            <w:pPr>
              <w:pStyle w:val="TAH"/>
            </w:pPr>
            <w:r w:rsidRPr="0073594C">
              <w:t>Source of IMD</w:t>
            </w:r>
          </w:p>
        </w:tc>
      </w:tr>
      <w:tr w:rsidR="004A3F59" w:rsidRPr="0073594C" w14:paraId="21D5CD51" w14:textId="77777777" w:rsidTr="005A4037">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3735001" w14:textId="77777777" w:rsidR="004A3F59" w:rsidRPr="0073594C" w:rsidRDefault="004A3F59" w:rsidP="005A4037">
            <w:pPr>
              <w:pStyle w:val="TAH"/>
            </w:pPr>
            <w:r w:rsidRPr="0073594C">
              <w:rPr>
                <w:lang w:eastAsia="ja-JP"/>
              </w:rPr>
              <w:t>NR</w:t>
            </w:r>
            <w:r w:rsidRPr="0073594C">
              <w:t xml:space="preserve"> </w:t>
            </w:r>
            <w:r w:rsidRPr="0073594C">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69D1178B" w14:textId="77777777" w:rsidR="004A3F59" w:rsidRPr="0073594C" w:rsidRDefault="004A3F59" w:rsidP="005A4037">
            <w:pPr>
              <w:pStyle w:val="TAH"/>
            </w:pPr>
            <w:r w:rsidRPr="0073594C">
              <w:rPr>
                <w:lang w:eastAsia="ja-JP"/>
              </w:rPr>
              <w:t>NR</w:t>
            </w:r>
            <w:r w:rsidRPr="0073594C">
              <w:t xml:space="preserve"> band</w:t>
            </w:r>
          </w:p>
        </w:tc>
        <w:tc>
          <w:tcPr>
            <w:tcW w:w="960" w:type="dxa"/>
            <w:tcBorders>
              <w:top w:val="single" w:sz="4" w:space="0" w:color="auto"/>
              <w:left w:val="single" w:sz="4" w:space="0" w:color="auto"/>
              <w:bottom w:val="single" w:sz="4" w:space="0" w:color="auto"/>
              <w:right w:val="single" w:sz="4" w:space="0" w:color="auto"/>
            </w:tcBorders>
          </w:tcPr>
          <w:p w14:paraId="15811FE4" w14:textId="77777777" w:rsidR="004A3F59" w:rsidRPr="0073594C" w:rsidRDefault="004A3F59" w:rsidP="005A4037">
            <w:pPr>
              <w:pStyle w:val="TAH"/>
            </w:pPr>
            <w:r w:rsidRPr="0073594C">
              <w:t>UL F</w:t>
            </w:r>
            <w:r w:rsidRPr="0073594C">
              <w:rPr>
                <w:vertAlign w:val="subscript"/>
              </w:rPr>
              <w:t>c</w:t>
            </w:r>
            <w:r w:rsidRPr="0073594C">
              <w:t xml:space="preserve"> </w:t>
            </w:r>
            <w:r w:rsidRPr="0073594C">
              <w:br/>
              <w:t>(MHz)</w:t>
            </w:r>
          </w:p>
        </w:tc>
        <w:tc>
          <w:tcPr>
            <w:tcW w:w="964" w:type="dxa"/>
            <w:tcBorders>
              <w:top w:val="single" w:sz="4" w:space="0" w:color="auto"/>
              <w:left w:val="single" w:sz="4" w:space="0" w:color="auto"/>
              <w:bottom w:val="single" w:sz="4" w:space="0" w:color="auto"/>
              <w:right w:val="single" w:sz="4" w:space="0" w:color="auto"/>
            </w:tcBorders>
          </w:tcPr>
          <w:p w14:paraId="15B132FD" w14:textId="77777777" w:rsidR="004A3F59" w:rsidRPr="0073594C" w:rsidRDefault="004A3F59" w:rsidP="005A4037">
            <w:pPr>
              <w:pStyle w:val="TAH"/>
            </w:pPr>
            <w:r w:rsidRPr="0073594C">
              <w:t xml:space="preserve">UL/DL BW </w:t>
            </w:r>
            <w:r w:rsidRPr="0073594C">
              <w:br/>
              <w:t>(MHz)</w:t>
            </w:r>
          </w:p>
        </w:tc>
        <w:tc>
          <w:tcPr>
            <w:tcW w:w="960" w:type="dxa"/>
            <w:tcBorders>
              <w:top w:val="single" w:sz="4" w:space="0" w:color="auto"/>
              <w:left w:val="single" w:sz="4" w:space="0" w:color="auto"/>
              <w:bottom w:val="single" w:sz="4" w:space="0" w:color="auto"/>
              <w:right w:val="single" w:sz="4" w:space="0" w:color="auto"/>
            </w:tcBorders>
          </w:tcPr>
          <w:p w14:paraId="49FDE07D" w14:textId="77777777" w:rsidR="004A3F59" w:rsidRPr="0073594C" w:rsidRDefault="004A3F59" w:rsidP="005A4037">
            <w:pPr>
              <w:pStyle w:val="TAH"/>
            </w:pPr>
            <w:r w:rsidRPr="0073594C">
              <w:t xml:space="preserve">UL </w:t>
            </w:r>
            <w:r w:rsidRPr="0073594C">
              <w:br/>
              <w:t>C</w:t>
            </w:r>
            <w:r w:rsidRPr="0073594C">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2B99E750" w14:textId="77777777" w:rsidR="004A3F59" w:rsidRPr="0073594C" w:rsidRDefault="004A3F59" w:rsidP="005A4037">
            <w:pPr>
              <w:pStyle w:val="TAH"/>
            </w:pPr>
            <w:r w:rsidRPr="0073594C">
              <w:t>DL F</w:t>
            </w:r>
            <w:r w:rsidRPr="0073594C">
              <w:rPr>
                <w:vertAlign w:val="subscript"/>
              </w:rPr>
              <w:t>c</w:t>
            </w:r>
            <w:r w:rsidRPr="0073594C">
              <w:t xml:space="preserve"> (MHz)</w:t>
            </w:r>
          </w:p>
        </w:tc>
        <w:tc>
          <w:tcPr>
            <w:tcW w:w="977" w:type="dxa"/>
            <w:tcBorders>
              <w:top w:val="single" w:sz="4" w:space="0" w:color="auto"/>
              <w:left w:val="single" w:sz="4" w:space="0" w:color="auto"/>
              <w:bottom w:val="single" w:sz="4" w:space="0" w:color="auto"/>
              <w:right w:val="single" w:sz="4" w:space="0" w:color="auto"/>
            </w:tcBorders>
          </w:tcPr>
          <w:p w14:paraId="4A4BC1FA" w14:textId="77777777" w:rsidR="004A3F59" w:rsidRPr="0073594C" w:rsidRDefault="004A3F59" w:rsidP="005A4037">
            <w:pPr>
              <w:pStyle w:val="TAH"/>
            </w:pPr>
            <w:r w:rsidRPr="0073594C">
              <w:t xml:space="preserve">MSD </w:t>
            </w:r>
            <w:r w:rsidRPr="0073594C">
              <w:br/>
              <w:t>(dB)</w:t>
            </w:r>
          </w:p>
        </w:tc>
        <w:tc>
          <w:tcPr>
            <w:tcW w:w="828" w:type="dxa"/>
            <w:tcBorders>
              <w:top w:val="single" w:sz="4" w:space="0" w:color="auto"/>
              <w:left w:val="single" w:sz="4" w:space="0" w:color="auto"/>
              <w:bottom w:val="single" w:sz="4" w:space="0" w:color="auto"/>
              <w:right w:val="single" w:sz="4" w:space="0" w:color="auto"/>
            </w:tcBorders>
          </w:tcPr>
          <w:p w14:paraId="575D6C76" w14:textId="77777777" w:rsidR="004A3F59" w:rsidRPr="0073594C" w:rsidRDefault="004A3F59" w:rsidP="005A4037">
            <w:pPr>
              <w:pStyle w:val="TAH"/>
            </w:pPr>
            <w:r w:rsidRPr="0073594C">
              <w:t>Duplex mode</w:t>
            </w:r>
          </w:p>
        </w:tc>
        <w:tc>
          <w:tcPr>
            <w:tcW w:w="1057" w:type="dxa"/>
            <w:tcBorders>
              <w:top w:val="nil"/>
              <w:left w:val="single" w:sz="4" w:space="0" w:color="auto"/>
              <w:bottom w:val="single" w:sz="4" w:space="0" w:color="auto"/>
              <w:right w:val="single" w:sz="4" w:space="0" w:color="auto"/>
            </w:tcBorders>
            <w:shd w:val="clear" w:color="auto" w:fill="auto"/>
          </w:tcPr>
          <w:p w14:paraId="3616C023" w14:textId="77777777" w:rsidR="004A3F59" w:rsidRPr="0073594C" w:rsidRDefault="004A3F59" w:rsidP="005A4037">
            <w:pPr>
              <w:pStyle w:val="TAH"/>
            </w:pPr>
          </w:p>
        </w:tc>
      </w:tr>
      <w:tr w:rsidR="004A3F59" w:rsidRPr="0073594C" w14:paraId="2AC3FC70" w14:textId="77777777" w:rsidTr="005A403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23264A9" w14:textId="77777777" w:rsidR="004A3F59" w:rsidRPr="0073594C" w:rsidRDefault="004A3F59" w:rsidP="005A4037">
            <w:pPr>
              <w:pStyle w:val="TAC"/>
              <w:rPr>
                <w:lang w:val="en-US" w:eastAsia="zh-CN"/>
              </w:rPr>
            </w:pPr>
            <w:r w:rsidRPr="0073594C">
              <w:rPr>
                <w:rFonts w:eastAsia="宋体"/>
                <w:color w:val="000000"/>
                <w:lang w:eastAsia="zh-CN"/>
              </w:rPr>
              <w:t>CA_n</w:t>
            </w:r>
            <w:r>
              <w:rPr>
                <w:rFonts w:eastAsia="宋体"/>
                <w:color w:val="000000"/>
                <w:lang w:eastAsia="zh-CN"/>
              </w:rPr>
              <w:t>1</w:t>
            </w:r>
            <w:r w:rsidRPr="0073594C">
              <w:rPr>
                <w:rFonts w:eastAsia="宋体"/>
                <w:color w:val="000000"/>
                <w:lang w:eastAsia="zh-CN"/>
              </w:rPr>
              <w:t>-n</w:t>
            </w:r>
            <w:r>
              <w:rPr>
                <w:rFonts w:eastAsia="宋体"/>
                <w:color w:val="000000"/>
                <w:lang w:eastAsia="zh-CN"/>
              </w:rPr>
              <w:t>78</w:t>
            </w:r>
            <w:r w:rsidRPr="0073594C">
              <w:rPr>
                <w:rFonts w:eastAsia="宋体"/>
                <w:color w:val="000000"/>
                <w:lang w:eastAsia="zh-CN"/>
              </w:rPr>
              <w:t>-n</w:t>
            </w:r>
            <w:r>
              <w:rPr>
                <w:rFonts w:eastAsia="宋体"/>
                <w:color w:val="000000"/>
                <w:lang w:eastAsia="zh-CN"/>
              </w:rPr>
              <w:t>105</w:t>
            </w:r>
          </w:p>
        </w:tc>
        <w:tc>
          <w:tcPr>
            <w:tcW w:w="1146" w:type="dxa"/>
            <w:tcBorders>
              <w:top w:val="single" w:sz="4" w:space="0" w:color="auto"/>
              <w:left w:val="single" w:sz="4" w:space="0" w:color="auto"/>
              <w:right w:val="single" w:sz="4" w:space="0" w:color="auto"/>
            </w:tcBorders>
            <w:vAlign w:val="center"/>
          </w:tcPr>
          <w:p w14:paraId="024C5EC5" w14:textId="77777777" w:rsidR="004A3F59" w:rsidRPr="0073594C" w:rsidRDefault="004A3F59" w:rsidP="005A4037">
            <w:pPr>
              <w:pStyle w:val="TAC"/>
              <w:rPr>
                <w:lang w:val="en-US" w:eastAsia="zh-CN"/>
              </w:rPr>
            </w:pPr>
            <w:r>
              <w:rPr>
                <w:rFonts w:cs="Arial"/>
                <w:color w:val="000000"/>
                <w:szCs w:val="18"/>
              </w:rPr>
              <w:t>n1</w:t>
            </w:r>
          </w:p>
        </w:tc>
        <w:tc>
          <w:tcPr>
            <w:tcW w:w="960" w:type="dxa"/>
            <w:tcBorders>
              <w:top w:val="single" w:sz="4" w:space="0" w:color="auto"/>
              <w:left w:val="single" w:sz="4" w:space="0" w:color="auto"/>
              <w:right w:val="single" w:sz="4" w:space="0" w:color="auto"/>
            </w:tcBorders>
            <w:vAlign w:val="center"/>
          </w:tcPr>
          <w:p w14:paraId="46DC67F5" w14:textId="77777777" w:rsidR="004A3F59" w:rsidRPr="0073594C" w:rsidRDefault="004A3F59" w:rsidP="005A4037">
            <w:pPr>
              <w:pStyle w:val="TAC"/>
              <w:rPr>
                <w:lang w:val="en-US" w:eastAsia="zh-CN"/>
              </w:rPr>
            </w:pPr>
            <w:r>
              <w:rPr>
                <w:rFonts w:cs="Arial"/>
                <w:color w:val="000000"/>
                <w:szCs w:val="18"/>
              </w:rPr>
              <w:t>1970</w:t>
            </w:r>
          </w:p>
        </w:tc>
        <w:tc>
          <w:tcPr>
            <w:tcW w:w="964" w:type="dxa"/>
            <w:tcBorders>
              <w:top w:val="single" w:sz="4" w:space="0" w:color="auto"/>
              <w:left w:val="single" w:sz="4" w:space="0" w:color="auto"/>
              <w:right w:val="single" w:sz="4" w:space="0" w:color="auto"/>
            </w:tcBorders>
          </w:tcPr>
          <w:p w14:paraId="108D0B49" w14:textId="77777777" w:rsidR="004A3F59" w:rsidRPr="0073594C" w:rsidRDefault="004A3F59" w:rsidP="005A4037">
            <w:pPr>
              <w:pStyle w:val="TAC"/>
              <w:rPr>
                <w:lang w:val="en-US" w:eastAsia="zh-CN"/>
              </w:rPr>
            </w:pPr>
            <w:r>
              <w:rPr>
                <w:lang w:val="en-US" w:eastAsia="zh-CN"/>
              </w:rPr>
              <w:t>5</w:t>
            </w:r>
          </w:p>
        </w:tc>
        <w:tc>
          <w:tcPr>
            <w:tcW w:w="960" w:type="dxa"/>
            <w:tcBorders>
              <w:top w:val="single" w:sz="4" w:space="0" w:color="auto"/>
              <w:left w:val="single" w:sz="4" w:space="0" w:color="auto"/>
              <w:right w:val="single" w:sz="4" w:space="0" w:color="auto"/>
            </w:tcBorders>
          </w:tcPr>
          <w:p w14:paraId="0DF69B81" w14:textId="77777777" w:rsidR="004A3F59" w:rsidRPr="0073594C" w:rsidRDefault="004A3F59" w:rsidP="005A4037">
            <w:pPr>
              <w:pStyle w:val="TAC"/>
              <w:rPr>
                <w:lang w:val="en-US" w:eastAsia="zh-CN"/>
              </w:rPr>
            </w:pPr>
            <w:r>
              <w:rPr>
                <w:lang w:val="en-US" w:eastAsia="zh-CN"/>
              </w:rPr>
              <w:t>25</w:t>
            </w:r>
          </w:p>
        </w:tc>
        <w:tc>
          <w:tcPr>
            <w:tcW w:w="960" w:type="dxa"/>
            <w:tcBorders>
              <w:top w:val="single" w:sz="4" w:space="0" w:color="auto"/>
              <w:left w:val="single" w:sz="4" w:space="0" w:color="auto"/>
              <w:right w:val="single" w:sz="4" w:space="0" w:color="auto"/>
            </w:tcBorders>
            <w:vAlign w:val="center"/>
          </w:tcPr>
          <w:p w14:paraId="48B86F3E" w14:textId="77777777" w:rsidR="004A3F59" w:rsidRPr="0073594C" w:rsidRDefault="004A3F59" w:rsidP="005A4037">
            <w:pPr>
              <w:pStyle w:val="TAC"/>
              <w:rPr>
                <w:lang w:val="en-US" w:eastAsia="zh-CN"/>
              </w:rPr>
            </w:pPr>
            <w:r>
              <w:rPr>
                <w:rFonts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66906D05" w14:textId="77777777" w:rsidR="004A3F59" w:rsidRPr="0073594C" w:rsidRDefault="004A3F59" w:rsidP="005A4037">
            <w:pPr>
              <w:pStyle w:val="TAC"/>
              <w:rPr>
                <w:lang w:val="en-US" w:eastAsia="zh-CN"/>
              </w:rPr>
            </w:pPr>
            <w:r>
              <w:rPr>
                <w:lang w:val="en-US" w:eastAsia="zh-CN"/>
              </w:rPr>
              <w:t>N/A</w:t>
            </w:r>
          </w:p>
        </w:tc>
        <w:tc>
          <w:tcPr>
            <w:tcW w:w="828" w:type="dxa"/>
            <w:tcBorders>
              <w:top w:val="single" w:sz="4" w:space="0" w:color="auto"/>
              <w:left w:val="single" w:sz="4" w:space="0" w:color="auto"/>
              <w:right w:val="single" w:sz="4" w:space="0" w:color="auto"/>
            </w:tcBorders>
            <w:vAlign w:val="center"/>
          </w:tcPr>
          <w:p w14:paraId="4DB34E4E" w14:textId="77777777" w:rsidR="004A3F59" w:rsidRPr="0073594C" w:rsidRDefault="004A3F59" w:rsidP="005A4037">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72CFD8FB" w14:textId="77777777" w:rsidR="004A3F59" w:rsidRPr="0073594C" w:rsidRDefault="004A3F59" w:rsidP="005A4037">
            <w:pPr>
              <w:pStyle w:val="TAC"/>
              <w:rPr>
                <w:lang w:val="en-US" w:eastAsia="zh-CN"/>
              </w:rPr>
            </w:pPr>
            <w:r>
              <w:rPr>
                <w:lang w:val="en-US" w:eastAsia="zh-CN"/>
              </w:rPr>
              <w:t>N/A</w:t>
            </w:r>
          </w:p>
        </w:tc>
      </w:tr>
      <w:tr w:rsidR="004A3F59" w:rsidRPr="0073594C" w14:paraId="6EECA0DE" w14:textId="77777777" w:rsidTr="005A403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BB813DA" w14:textId="77777777" w:rsidR="004A3F59" w:rsidRPr="0073594C" w:rsidRDefault="004A3F59" w:rsidP="005A4037">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FDE70C2" w14:textId="77777777" w:rsidR="004A3F59" w:rsidRPr="0073594C" w:rsidRDefault="004A3F59" w:rsidP="005A4037">
            <w:pPr>
              <w:pStyle w:val="TAC"/>
              <w:rPr>
                <w:lang w:val="en-US" w:eastAsia="zh-CN"/>
              </w:rPr>
            </w:pPr>
            <w:r>
              <w:rPr>
                <w:rFonts w:cs="Arial"/>
                <w:color w:val="000000"/>
                <w:szCs w:val="18"/>
              </w:rPr>
              <w:t>n78</w:t>
            </w:r>
          </w:p>
        </w:tc>
        <w:tc>
          <w:tcPr>
            <w:tcW w:w="960" w:type="dxa"/>
            <w:tcBorders>
              <w:top w:val="single" w:sz="4" w:space="0" w:color="auto"/>
              <w:left w:val="single" w:sz="4" w:space="0" w:color="auto"/>
              <w:right w:val="single" w:sz="4" w:space="0" w:color="auto"/>
            </w:tcBorders>
            <w:vAlign w:val="center"/>
          </w:tcPr>
          <w:p w14:paraId="33987ECC" w14:textId="77777777" w:rsidR="004A3F59" w:rsidRPr="0073594C" w:rsidRDefault="004A3F59" w:rsidP="005A4037">
            <w:pPr>
              <w:pStyle w:val="TAC"/>
              <w:rPr>
                <w:lang w:val="en-US" w:eastAsia="zh-CN"/>
              </w:rPr>
            </w:pPr>
            <w:r>
              <w:rPr>
                <w:rFonts w:cs="Arial"/>
                <w:color w:val="000000"/>
                <w:szCs w:val="18"/>
              </w:rPr>
              <w:t>3305</w:t>
            </w:r>
          </w:p>
        </w:tc>
        <w:tc>
          <w:tcPr>
            <w:tcW w:w="964" w:type="dxa"/>
            <w:tcBorders>
              <w:top w:val="single" w:sz="4" w:space="0" w:color="auto"/>
              <w:left w:val="single" w:sz="4" w:space="0" w:color="auto"/>
              <w:right w:val="single" w:sz="4" w:space="0" w:color="auto"/>
            </w:tcBorders>
          </w:tcPr>
          <w:p w14:paraId="7C45140C" w14:textId="77777777" w:rsidR="004A3F59" w:rsidRPr="0073594C" w:rsidRDefault="004A3F59" w:rsidP="005A4037">
            <w:pPr>
              <w:pStyle w:val="TAC"/>
              <w:rPr>
                <w:lang w:val="en-US" w:eastAsia="zh-CN"/>
              </w:rPr>
            </w:pPr>
            <w:r>
              <w:rPr>
                <w:lang w:val="en-US" w:eastAsia="zh-CN"/>
              </w:rPr>
              <w:t>10</w:t>
            </w:r>
          </w:p>
        </w:tc>
        <w:tc>
          <w:tcPr>
            <w:tcW w:w="960" w:type="dxa"/>
            <w:tcBorders>
              <w:top w:val="single" w:sz="4" w:space="0" w:color="auto"/>
              <w:left w:val="single" w:sz="4" w:space="0" w:color="auto"/>
              <w:right w:val="single" w:sz="4" w:space="0" w:color="auto"/>
            </w:tcBorders>
          </w:tcPr>
          <w:p w14:paraId="011F1C8E" w14:textId="77777777" w:rsidR="004A3F59" w:rsidRPr="0073594C" w:rsidRDefault="004A3F59" w:rsidP="005A4037">
            <w:pPr>
              <w:pStyle w:val="TAC"/>
              <w:rPr>
                <w:lang w:val="en-US" w:eastAsia="zh-CN"/>
              </w:rPr>
            </w:pPr>
            <w:r>
              <w:rPr>
                <w:lang w:val="en-US" w:eastAsia="zh-CN"/>
              </w:rPr>
              <w:t>50</w:t>
            </w:r>
          </w:p>
        </w:tc>
        <w:tc>
          <w:tcPr>
            <w:tcW w:w="960" w:type="dxa"/>
            <w:tcBorders>
              <w:top w:val="single" w:sz="4" w:space="0" w:color="auto"/>
              <w:left w:val="single" w:sz="4" w:space="0" w:color="auto"/>
              <w:right w:val="single" w:sz="4" w:space="0" w:color="auto"/>
            </w:tcBorders>
            <w:vAlign w:val="center"/>
          </w:tcPr>
          <w:p w14:paraId="2197215F" w14:textId="77777777" w:rsidR="004A3F59" w:rsidRPr="0073594C" w:rsidRDefault="004A3F59" w:rsidP="005A4037">
            <w:pPr>
              <w:pStyle w:val="TAC"/>
              <w:rPr>
                <w:lang w:val="en-US" w:eastAsia="zh-CN"/>
              </w:rPr>
            </w:pPr>
            <w:r>
              <w:rPr>
                <w:rFonts w:cs="Arial"/>
                <w:color w:val="000000"/>
                <w:szCs w:val="18"/>
              </w:rPr>
              <w:t>3305</w:t>
            </w:r>
          </w:p>
        </w:tc>
        <w:tc>
          <w:tcPr>
            <w:tcW w:w="977" w:type="dxa"/>
            <w:tcBorders>
              <w:top w:val="single" w:sz="4" w:space="0" w:color="auto"/>
              <w:left w:val="single" w:sz="4" w:space="0" w:color="auto"/>
              <w:bottom w:val="single" w:sz="4" w:space="0" w:color="auto"/>
              <w:right w:val="single" w:sz="4" w:space="0" w:color="auto"/>
            </w:tcBorders>
          </w:tcPr>
          <w:p w14:paraId="3DE7EC51" w14:textId="77777777" w:rsidR="004A3F59" w:rsidRPr="0073594C" w:rsidRDefault="004A3F59" w:rsidP="005A4037">
            <w:pPr>
              <w:pStyle w:val="TAC"/>
              <w:rPr>
                <w:lang w:val="en-US" w:eastAsia="zh-CN"/>
              </w:rPr>
            </w:pPr>
            <w:r>
              <w:rPr>
                <w:lang w:val="en-US" w:eastAsia="zh-CN"/>
              </w:rPr>
              <w:t>N/A</w:t>
            </w:r>
          </w:p>
        </w:tc>
        <w:tc>
          <w:tcPr>
            <w:tcW w:w="828" w:type="dxa"/>
            <w:tcBorders>
              <w:top w:val="single" w:sz="4" w:space="0" w:color="auto"/>
              <w:left w:val="single" w:sz="4" w:space="0" w:color="auto"/>
              <w:right w:val="single" w:sz="4" w:space="0" w:color="auto"/>
            </w:tcBorders>
            <w:vAlign w:val="center"/>
          </w:tcPr>
          <w:p w14:paraId="0561A440" w14:textId="77777777" w:rsidR="004A3F59" w:rsidRPr="0073594C" w:rsidRDefault="004A3F59" w:rsidP="005A4037">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0DE6EBB1" w14:textId="77777777" w:rsidR="004A3F59" w:rsidRPr="0073594C" w:rsidRDefault="004A3F59" w:rsidP="005A4037">
            <w:pPr>
              <w:pStyle w:val="TAC"/>
              <w:rPr>
                <w:lang w:val="en-US" w:eastAsia="zh-CN"/>
              </w:rPr>
            </w:pPr>
            <w:r>
              <w:rPr>
                <w:lang w:val="en-US" w:eastAsia="zh-CN"/>
              </w:rPr>
              <w:t>N/A</w:t>
            </w:r>
          </w:p>
        </w:tc>
      </w:tr>
      <w:tr w:rsidR="004A3F59" w:rsidRPr="0073594C" w14:paraId="60CDF4EE" w14:textId="77777777" w:rsidTr="005A403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E44E00" w14:textId="77777777" w:rsidR="004A3F59" w:rsidRPr="0073594C" w:rsidRDefault="004A3F59" w:rsidP="005A403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911875" w14:textId="77777777" w:rsidR="004A3F59" w:rsidRPr="0073594C" w:rsidRDefault="004A3F59" w:rsidP="005A4037">
            <w:pPr>
              <w:pStyle w:val="TAC"/>
              <w:rPr>
                <w:lang w:val="en-US" w:eastAsia="zh-CN"/>
              </w:rPr>
            </w:pPr>
            <w:r>
              <w:rPr>
                <w:rFonts w:cs="Arial"/>
                <w:color w:val="000000"/>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7C644520" w14:textId="77777777" w:rsidR="004A3F59" w:rsidRPr="0073594C" w:rsidRDefault="004A3F59" w:rsidP="005A4037">
            <w:pPr>
              <w:pStyle w:val="TAC"/>
              <w:rPr>
                <w:lang w:val="en-US" w:eastAsia="zh-CN"/>
              </w:rPr>
            </w:pPr>
            <w:r>
              <w:rPr>
                <w:rFonts w:cs="Arial"/>
                <w:color w:val="000000"/>
                <w:szCs w:val="18"/>
              </w:rPr>
              <w:t>686</w:t>
            </w:r>
          </w:p>
        </w:tc>
        <w:tc>
          <w:tcPr>
            <w:tcW w:w="964" w:type="dxa"/>
            <w:tcBorders>
              <w:top w:val="single" w:sz="4" w:space="0" w:color="auto"/>
              <w:left w:val="single" w:sz="4" w:space="0" w:color="auto"/>
              <w:bottom w:val="single" w:sz="4" w:space="0" w:color="auto"/>
              <w:right w:val="single" w:sz="4" w:space="0" w:color="auto"/>
            </w:tcBorders>
          </w:tcPr>
          <w:p w14:paraId="2DBCC9F2" w14:textId="77777777" w:rsidR="004A3F59" w:rsidRPr="0073594C" w:rsidRDefault="004A3F59" w:rsidP="005A4037">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E9C235A" w14:textId="77777777" w:rsidR="004A3F59" w:rsidRPr="0073594C" w:rsidRDefault="004A3F59" w:rsidP="005A4037">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70516C1" w14:textId="77777777" w:rsidR="004A3F59" w:rsidRPr="0073594C" w:rsidRDefault="004A3F59" w:rsidP="005A4037">
            <w:pPr>
              <w:pStyle w:val="TAC"/>
              <w:rPr>
                <w:lang w:val="en-US" w:eastAsia="zh-CN"/>
              </w:rPr>
            </w:pPr>
            <w:r>
              <w:rPr>
                <w:rFonts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6946A288" w14:textId="77777777" w:rsidR="004A3F59" w:rsidRPr="0073594C" w:rsidRDefault="004A3F59" w:rsidP="005A4037">
            <w:pPr>
              <w:pStyle w:val="TAC"/>
              <w:rPr>
                <w:lang w:val="en-US" w:eastAsia="zh-CN"/>
              </w:rPr>
            </w:pPr>
            <w:r w:rsidRPr="00E062F1">
              <w:t>15.2</w:t>
            </w:r>
          </w:p>
        </w:tc>
        <w:tc>
          <w:tcPr>
            <w:tcW w:w="828" w:type="dxa"/>
            <w:tcBorders>
              <w:top w:val="single" w:sz="4" w:space="0" w:color="auto"/>
              <w:left w:val="single" w:sz="4" w:space="0" w:color="auto"/>
              <w:bottom w:val="single" w:sz="4" w:space="0" w:color="auto"/>
              <w:right w:val="single" w:sz="4" w:space="0" w:color="auto"/>
            </w:tcBorders>
            <w:vAlign w:val="center"/>
          </w:tcPr>
          <w:p w14:paraId="55D632FE" w14:textId="77777777" w:rsidR="004A3F59" w:rsidRPr="0073594C" w:rsidRDefault="004A3F59" w:rsidP="005A403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56F1038" w14:textId="77777777" w:rsidR="004A3F59" w:rsidRPr="0073594C" w:rsidRDefault="004A3F59" w:rsidP="005A4037">
            <w:pPr>
              <w:pStyle w:val="TAC"/>
              <w:rPr>
                <w:lang w:val="en-US" w:eastAsia="zh-CN"/>
              </w:rPr>
            </w:pPr>
            <w:r>
              <w:rPr>
                <w:lang w:val="en-US" w:eastAsia="zh-CN"/>
              </w:rPr>
              <w:t>IMD3</w:t>
            </w:r>
          </w:p>
        </w:tc>
      </w:tr>
      <w:tr w:rsidR="004A3F59" w:rsidRPr="0073594C" w14:paraId="12ED8E0C" w14:textId="77777777" w:rsidTr="005A403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83A3E54" w14:textId="77777777" w:rsidR="004A3F59" w:rsidRPr="0073594C" w:rsidRDefault="004A3F59" w:rsidP="005A403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75FD9F" w14:textId="77777777" w:rsidR="004A3F59" w:rsidRDefault="004A3F59" w:rsidP="005A4037">
            <w:pPr>
              <w:pStyle w:val="TAC"/>
              <w:rPr>
                <w:rFonts w:cs="Arial"/>
                <w:color w:val="000000"/>
                <w:szCs w:val="18"/>
              </w:rPr>
            </w:pPr>
            <w:r>
              <w:rPr>
                <w:rFonts w:cs="Arial"/>
                <w:color w:val="000000"/>
                <w:szCs w:val="18"/>
              </w:rPr>
              <w:t>n1</w:t>
            </w:r>
          </w:p>
        </w:tc>
        <w:tc>
          <w:tcPr>
            <w:tcW w:w="960" w:type="dxa"/>
            <w:tcBorders>
              <w:top w:val="single" w:sz="4" w:space="0" w:color="auto"/>
              <w:left w:val="single" w:sz="4" w:space="0" w:color="auto"/>
              <w:bottom w:val="single" w:sz="4" w:space="0" w:color="auto"/>
              <w:right w:val="single" w:sz="4" w:space="0" w:color="auto"/>
            </w:tcBorders>
            <w:vAlign w:val="center"/>
          </w:tcPr>
          <w:p w14:paraId="428FA630" w14:textId="77777777" w:rsidR="004A3F59" w:rsidRDefault="004A3F59" w:rsidP="005A4037">
            <w:pPr>
              <w:pStyle w:val="TAC"/>
              <w:rPr>
                <w:rFonts w:cs="Arial"/>
                <w:color w:val="000000"/>
                <w:szCs w:val="18"/>
              </w:rPr>
            </w:pPr>
            <w:r>
              <w:rPr>
                <w:rFonts w:cs="Arial"/>
                <w:color w:val="000000"/>
                <w:szCs w:val="18"/>
              </w:rPr>
              <w:t>1970</w:t>
            </w:r>
          </w:p>
        </w:tc>
        <w:tc>
          <w:tcPr>
            <w:tcW w:w="964" w:type="dxa"/>
            <w:tcBorders>
              <w:top w:val="single" w:sz="4" w:space="0" w:color="auto"/>
              <w:left w:val="single" w:sz="4" w:space="0" w:color="auto"/>
              <w:bottom w:val="single" w:sz="4" w:space="0" w:color="auto"/>
              <w:right w:val="single" w:sz="4" w:space="0" w:color="auto"/>
            </w:tcBorders>
          </w:tcPr>
          <w:p w14:paraId="1BE748B8" w14:textId="77777777" w:rsidR="004A3F59" w:rsidRDefault="004A3F59" w:rsidP="005A4037">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2DD870D" w14:textId="77777777" w:rsidR="004A3F59" w:rsidRDefault="004A3F59" w:rsidP="005A4037">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792A6C8" w14:textId="77777777" w:rsidR="004A3F59" w:rsidRDefault="004A3F59" w:rsidP="005A4037">
            <w:pPr>
              <w:pStyle w:val="TAC"/>
              <w:rPr>
                <w:rFonts w:cs="Arial"/>
                <w:color w:val="000000"/>
                <w:szCs w:val="18"/>
              </w:rPr>
            </w:pPr>
            <w:r>
              <w:rPr>
                <w:rFonts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3015352D" w14:textId="77777777" w:rsidR="004A3F59" w:rsidRPr="0073594C" w:rsidRDefault="004A3F59" w:rsidP="005A4037">
            <w:pPr>
              <w:pStyle w:val="TAC"/>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8A5D61E" w14:textId="77777777" w:rsidR="004A3F59" w:rsidRDefault="004A3F59" w:rsidP="005A403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D13FD69" w14:textId="77777777" w:rsidR="004A3F59" w:rsidRDefault="004A3F59" w:rsidP="005A4037">
            <w:pPr>
              <w:pStyle w:val="TAC"/>
              <w:rPr>
                <w:lang w:val="en-US" w:eastAsia="zh-CN"/>
              </w:rPr>
            </w:pPr>
            <w:r>
              <w:rPr>
                <w:lang w:val="en-US" w:eastAsia="zh-CN"/>
              </w:rPr>
              <w:t>N/A</w:t>
            </w:r>
          </w:p>
        </w:tc>
      </w:tr>
      <w:tr w:rsidR="004A3F59" w:rsidRPr="0073594C" w14:paraId="6724D694" w14:textId="77777777" w:rsidTr="005A403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E6F213A" w14:textId="77777777" w:rsidR="004A3F59" w:rsidRPr="0073594C" w:rsidRDefault="004A3F59" w:rsidP="005A403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5A70C2" w14:textId="77777777" w:rsidR="004A3F59" w:rsidRDefault="004A3F59" w:rsidP="005A4037">
            <w:pPr>
              <w:pStyle w:val="TAC"/>
              <w:rPr>
                <w:rFonts w:cs="Arial"/>
                <w:color w:val="000000"/>
                <w:szCs w:val="18"/>
              </w:rPr>
            </w:pPr>
            <w:r>
              <w:rPr>
                <w:rFonts w:cs="Arial"/>
                <w:color w:val="000000"/>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50A48F47" w14:textId="77777777" w:rsidR="004A3F59" w:rsidRDefault="004A3F59" w:rsidP="005A4037">
            <w:pPr>
              <w:pStyle w:val="TAC"/>
              <w:rPr>
                <w:rFonts w:cs="Arial"/>
                <w:color w:val="000000"/>
                <w:szCs w:val="18"/>
              </w:rPr>
            </w:pPr>
            <w:r>
              <w:rPr>
                <w:rFonts w:cs="Arial"/>
                <w:color w:val="000000"/>
                <w:szCs w:val="18"/>
              </w:rPr>
              <w:t>3342</w:t>
            </w:r>
          </w:p>
        </w:tc>
        <w:tc>
          <w:tcPr>
            <w:tcW w:w="964" w:type="dxa"/>
            <w:tcBorders>
              <w:top w:val="single" w:sz="4" w:space="0" w:color="auto"/>
              <w:left w:val="single" w:sz="4" w:space="0" w:color="auto"/>
              <w:bottom w:val="single" w:sz="4" w:space="0" w:color="auto"/>
              <w:right w:val="single" w:sz="4" w:space="0" w:color="auto"/>
            </w:tcBorders>
          </w:tcPr>
          <w:p w14:paraId="54197799" w14:textId="77777777" w:rsidR="004A3F59" w:rsidRDefault="004A3F59" w:rsidP="005A4037">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00E1C7E" w14:textId="77777777" w:rsidR="004A3F59" w:rsidRDefault="004A3F59" w:rsidP="005A4037">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8680DE6" w14:textId="77777777" w:rsidR="004A3F59" w:rsidRDefault="004A3F59" w:rsidP="005A4037">
            <w:pPr>
              <w:pStyle w:val="TAC"/>
              <w:rPr>
                <w:rFonts w:cs="Arial"/>
                <w:color w:val="000000"/>
                <w:szCs w:val="18"/>
              </w:rPr>
            </w:pPr>
            <w:r>
              <w:rPr>
                <w:rFonts w:cs="Arial"/>
                <w:color w:val="000000"/>
                <w:szCs w:val="18"/>
              </w:rPr>
              <w:t>3342</w:t>
            </w:r>
          </w:p>
        </w:tc>
        <w:tc>
          <w:tcPr>
            <w:tcW w:w="977" w:type="dxa"/>
            <w:tcBorders>
              <w:top w:val="single" w:sz="4" w:space="0" w:color="auto"/>
              <w:left w:val="single" w:sz="4" w:space="0" w:color="auto"/>
              <w:bottom w:val="single" w:sz="4" w:space="0" w:color="auto"/>
              <w:right w:val="single" w:sz="4" w:space="0" w:color="auto"/>
            </w:tcBorders>
          </w:tcPr>
          <w:p w14:paraId="7AEA21C5" w14:textId="77777777" w:rsidR="004A3F59" w:rsidRPr="0073594C" w:rsidRDefault="004A3F59" w:rsidP="005A4037">
            <w:pPr>
              <w:pStyle w:val="TAC"/>
              <w:rPr>
                <w:lang w:val="en-US" w:eastAsia="zh-CN"/>
              </w:rPr>
            </w:pPr>
            <w:r w:rsidRPr="00EF5447">
              <w:t>15.7</w:t>
            </w:r>
          </w:p>
        </w:tc>
        <w:tc>
          <w:tcPr>
            <w:tcW w:w="828" w:type="dxa"/>
            <w:tcBorders>
              <w:top w:val="single" w:sz="4" w:space="0" w:color="auto"/>
              <w:left w:val="single" w:sz="4" w:space="0" w:color="auto"/>
              <w:bottom w:val="single" w:sz="4" w:space="0" w:color="auto"/>
              <w:right w:val="single" w:sz="4" w:space="0" w:color="auto"/>
            </w:tcBorders>
            <w:vAlign w:val="center"/>
          </w:tcPr>
          <w:p w14:paraId="031E6E05" w14:textId="77777777" w:rsidR="004A3F59" w:rsidRDefault="004A3F59" w:rsidP="005A403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16F5536" w14:textId="77777777" w:rsidR="004A3F59" w:rsidRDefault="004A3F59" w:rsidP="005A4037">
            <w:pPr>
              <w:pStyle w:val="TAC"/>
              <w:rPr>
                <w:lang w:val="en-US" w:eastAsia="zh-CN"/>
              </w:rPr>
            </w:pPr>
            <w:r>
              <w:rPr>
                <w:lang w:val="en-US" w:eastAsia="zh-CN"/>
              </w:rPr>
              <w:t>IMD3</w:t>
            </w:r>
          </w:p>
        </w:tc>
      </w:tr>
      <w:tr w:rsidR="004A3F59" w:rsidRPr="0073594C" w14:paraId="25C0E849" w14:textId="77777777" w:rsidTr="005A403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B48D412" w14:textId="77777777" w:rsidR="004A3F59" w:rsidRPr="0073594C" w:rsidRDefault="004A3F59" w:rsidP="005A403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FC6406" w14:textId="77777777" w:rsidR="004A3F59" w:rsidRDefault="004A3F59" w:rsidP="005A4037">
            <w:pPr>
              <w:pStyle w:val="TAC"/>
              <w:rPr>
                <w:rFonts w:cs="Arial"/>
                <w:color w:val="000000"/>
                <w:szCs w:val="18"/>
              </w:rPr>
            </w:pPr>
            <w:r>
              <w:rPr>
                <w:rFonts w:cs="Arial"/>
                <w:color w:val="000000"/>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0495F77A" w14:textId="77777777" w:rsidR="004A3F59" w:rsidRDefault="004A3F59" w:rsidP="005A4037">
            <w:pPr>
              <w:pStyle w:val="TAC"/>
              <w:rPr>
                <w:rFonts w:cs="Arial"/>
                <w:color w:val="000000"/>
                <w:szCs w:val="18"/>
              </w:rPr>
            </w:pPr>
            <w:r>
              <w:rPr>
                <w:rFonts w:cs="Arial"/>
                <w:color w:val="000000"/>
                <w:szCs w:val="18"/>
              </w:rPr>
              <w:t>686</w:t>
            </w:r>
          </w:p>
        </w:tc>
        <w:tc>
          <w:tcPr>
            <w:tcW w:w="964" w:type="dxa"/>
            <w:tcBorders>
              <w:top w:val="single" w:sz="4" w:space="0" w:color="auto"/>
              <w:left w:val="single" w:sz="4" w:space="0" w:color="auto"/>
              <w:bottom w:val="single" w:sz="4" w:space="0" w:color="auto"/>
              <w:right w:val="single" w:sz="4" w:space="0" w:color="auto"/>
            </w:tcBorders>
          </w:tcPr>
          <w:p w14:paraId="0843A6C4" w14:textId="77777777" w:rsidR="004A3F59" w:rsidRDefault="004A3F59" w:rsidP="005A4037">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6615D75" w14:textId="77777777" w:rsidR="004A3F59" w:rsidRDefault="004A3F59" w:rsidP="005A4037">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04B2A73" w14:textId="77777777" w:rsidR="004A3F59" w:rsidRDefault="004A3F59" w:rsidP="005A4037">
            <w:pPr>
              <w:pStyle w:val="TAC"/>
              <w:rPr>
                <w:rFonts w:cs="Arial"/>
                <w:color w:val="000000"/>
                <w:szCs w:val="18"/>
              </w:rPr>
            </w:pPr>
            <w:r>
              <w:rPr>
                <w:rFonts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5EA82231" w14:textId="77777777" w:rsidR="004A3F59" w:rsidRPr="0073594C" w:rsidRDefault="004A3F59" w:rsidP="005A4037">
            <w:pPr>
              <w:pStyle w:val="TAC"/>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3349647" w14:textId="77777777" w:rsidR="004A3F59" w:rsidRDefault="004A3F59" w:rsidP="005A403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3762046" w14:textId="77777777" w:rsidR="004A3F59" w:rsidRDefault="004A3F59" w:rsidP="005A4037">
            <w:pPr>
              <w:pStyle w:val="TAC"/>
              <w:rPr>
                <w:lang w:val="en-US" w:eastAsia="zh-CN"/>
              </w:rPr>
            </w:pPr>
            <w:r>
              <w:rPr>
                <w:lang w:val="en-US" w:eastAsia="zh-CN"/>
              </w:rPr>
              <w:t>N/A</w:t>
            </w:r>
          </w:p>
        </w:tc>
      </w:tr>
      <w:tr w:rsidR="004A3F59" w:rsidRPr="0073594C" w14:paraId="4A9CEA72" w14:textId="77777777" w:rsidTr="005A403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49BFD9A" w14:textId="77777777" w:rsidR="004A3F59" w:rsidRPr="0073594C" w:rsidRDefault="004A3F59" w:rsidP="005A403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5CE8EB" w14:textId="77777777" w:rsidR="004A3F59" w:rsidRDefault="004A3F59" w:rsidP="005A4037">
            <w:pPr>
              <w:pStyle w:val="TAC"/>
              <w:rPr>
                <w:rFonts w:cs="Arial"/>
                <w:color w:val="000000"/>
                <w:szCs w:val="18"/>
              </w:rPr>
            </w:pPr>
            <w:r>
              <w:rPr>
                <w:rFonts w:cs="Arial"/>
                <w:color w:val="000000"/>
                <w:szCs w:val="18"/>
              </w:rPr>
              <w:t>n1</w:t>
            </w:r>
          </w:p>
        </w:tc>
        <w:tc>
          <w:tcPr>
            <w:tcW w:w="960" w:type="dxa"/>
            <w:tcBorders>
              <w:top w:val="single" w:sz="4" w:space="0" w:color="auto"/>
              <w:left w:val="single" w:sz="4" w:space="0" w:color="auto"/>
              <w:bottom w:val="single" w:sz="4" w:space="0" w:color="auto"/>
              <w:right w:val="single" w:sz="4" w:space="0" w:color="auto"/>
            </w:tcBorders>
            <w:vAlign w:val="center"/>
          </w:tcPr>
          <w:p w14:paraId="4A604F78" w14:textId="77777777" w:rsidR="004A3F59" w:rsidRDefault="004A3F59" w:rsidP="005A4037">
            <w:pPr>
              <w:pStyle w:val="TAC"/>
              <w:rPr>
                <w:rFonts w:cs="Arial"/>
                <w:color w:val="000000"/>
                <w:szCs w:val="18"/>
              </w:rPr>
            </w:pPr>
            <w:r>
              <w:rPr>
                <w:rFonts w:cs="Arial"/>
                <w:color w:val="000000"/>
                <w:szCs w:val="18"/>
              </w:rPr>
              <w:t>1970</w:t>
            </w:r>
          </w:p>
        </w:tc>
        <w:tc>
          <w:tcPr>
            <w:tcW w:w="964" w:type="dxa"/>
            <w:tcBorders>
              <w:top w:val="single" w:sz="4" w:space="0" w:color="auto"/>
              <w:left w:val="single" w:sz="4" w:space="0" w:color="auto"/>
              <w:bottom w:val="single" w:sz="4" w:space="0" w:color="auto"/>
              <w:right w:val="single" w:sz="4" w:space="0" w:color="auto"/>
            </w:tcBorders>
          </w:tcPr>
          <w:p w14:paraId="6BD58F19" w14:textId="77777777" w:rsidR="004A3F59" w:rsidRDefault="004A3F59" w:rsidP="005A4037">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ADFB07C" w14:textId="77777777" w:rsidR="004A3F59" w:rsidRDefault="004A3F59" w:rsidP="005A4037">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2826F5E" w14:textId="77777777" w:rsidR="004A3F59" w:rsidRDefault="004A3F59" w:rsidP="005A4037">
            <w:pPr>
              <w:pStyle w:val="TAC"/>
              <w:rPr>
                <w:rFonts w:cs="Arial"/>
                <w:color w:val="000000"/>
                <w:szCs w:val="18"/>
              </w:rPr>
            </w:pPr>
            <w:r>
              <w:rPr>
                <w:rFonts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10F75FC3" w14:textId="77777777" w:rsidR="004A3F59" w:rsidRPr="0073594C" w:rsidRDefault="004A3F59" w:rsidP="005A4037">
            <w:pPr>
              <w:pStyle w:val="TAC"/>
              <w:rPr>
                <w:lang w:val="en-US" w:eastAsia="zh-CN"/>
              </w:rPr>
            </w:pPr>
            <w:r w:rsidRPr="00EF5447">
              <w:rPr>
                <w:lang w:eastAsia="ja-JP"/>
              </w:rPr>
              <w:t>15.7</w:t>
            </w:r>
          </w:p>
        </w:tc>
        <w:tc>
          <w:tcPr>
            <w:tcW w:w="828" w:type="dxa"/>
            <w:tcBorders>
              <w:top w:val="single" w:sz="4" w:space="0" w:color="auto"/>
              <w:left w:val="single" w:sz="4" w:space="0" w:color="auto"/>
              <w:bottom w:val="single" w:sz="4" w:space="0" w:color="auto"/>
              <w:right w:val="single" w:sz="4" w:space="0" w:color="auto"/>
            </w:tcBorders>
            <w:vAlign w:val="center"/>
          </w:tcPr>
          <w:p w14:paraId="7D2183FE" w14:textId="77777777" w:rsidR="004A3F59" w:rsidRDefault="004A3F59" w:rsidP="005A403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9D1A468" w14:textId="77777777" w:rsidR="004A3F59" w:rsidRDefault="004A3F59" w:rsidP="005A4037">
            <w:pPr>
              <w:pStyle w:val="TAC"/>
              <w:rPr>
                <w:lang w:val="en-US" w:eastAsia="zh-CN"/>
              </w:rPr>
            </w:pPr>
            <w:r>
              <w:rPr>
                <w:lang w:val="en-US" w:eastAsia="zh-CN"/>
              </w:rPr>
              <w:t>IMD3</w:t>
            </w:r>
          </w:p>
        </w:tc>
      </w:tr>
      <w:tr w:rsidR="004A3F59" w:rsidRPr="0073594C" w14:paraId="5B2A2382" w14:textId="77777777" w:rsidTr="005A403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0DAE7E4" w14:textId="77777777" w:rsidR="004A3F59" w:rsidRPr="0073594C" w:rsidRDefault="004A3F59" w:rsidP="005A403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FECC73" w14:textId="77777777" w:rsidR="004A3F59" w:rsidRDefault="004A3F59" w:rsidP="005A4037">
            <w:pPr>
              <w:pStyle w:val="TAC"/>
              <w:rPr>
                <w:rFonts w:cs="Arial"/>
                <w:color w:val="000000"/>
                <w:szCs w:val="18"/>
              </w:rPr>
            </w:pPr>
            <w:r>
              <w:rPr>
                <w:rFonts w:cs="Arial"/>
                <w:color w:val="000000"/>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11F64195" w14:textId="77777777" w:rsidR="004A3F59" w:rsidRDefault="004A3F59" w:rsidP="005A4037">
            <w:pPr>
              <w:pStyle w:val="TAC"/>
              <w:rPr>
                <w:rFonts w:cs="Arial"/>
                <w:color w:val="000000"/>
                <w:szCs w:val="18"/>
              </w:rPr>
            </w:pPr>
            <w:r>
              <w:rPr>
                <w:rFonts w:cs="Arial"/>
                <w:color w:val="000000"/>
                <w:szCs w:val="18"/>
              </w:rPr>
              <w:t>3532</w:t>
            </w:r>
          </w:p>
        </w:tc>
        <w:tc>
          <w:tcPr>
            <w:tcW w:w="964" w:type="dxa"/>
            <w:tcBorders>
              <w:top w:val="single" w:sz="4" w:space="0" w:color="auto"/>
              <w:left w:val="single" w:sz="4" w:space="0" w:color="auto"/>
              <w:bottom w:val="single" w:sz="4" w:space="0" w:color="auto"/>
              <w:right w:val="single" w:sz="4" w:space="0" w:color="auto"/>
            </w:tcBorders>
          </w:tcPr>
          <w:p w14:paraId="2F3E9BFD" w14:textId="77777777" w:rsidR="004A3F59" w:rsidRDefault="004A3F59" w:rsidP="005A4037">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FF30EDB" w14:textId="77777777" w:rsidR="004A3F59" w:rsidRDefault="004A3F59" w:rsidP="005A4037">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A8DA825" w14:textId="77777777" w:rsidR="004A3F59" w:rsidRDefault="004A3F59" w:rsidP="005A4037">
            <w:pPr>
              <w:pStyle w:val="TAC"/>
              <w:rPr>
                <w:rFonts w:cs="Arial"/>
                <w:color w:val="000000"/>
                <w:szCs w:val="18"/>
              </w:rPr>
            </w:pPr>
            <w:r>
              <w:rPr>
                <w:rFonts w:cs="Arial"/>
                <w:color w:val="000000"/>
                <w:szCs w:val="18"/>
              </w:rPr>
              <w:t>3532</w:t>
            </w:r>
          </w:p>
        </w:tc>
        <w:tc>
          <w:tcPr>
            <w:tcW w:w="977" w:type="dxa"/>
            <w:tcBorders>
              <w:top w:val="single" w:sz="4" w:space="0" w:color="auto"/>
              <w:left w:val="single" w:sz="4" w:space="0" w:color="auto"/>
              <w:bottom w:val="single" w:sz="4" w:space="0" w:color="auto"/>
              <w:right w:val="single" w:sz="4" w:space="0" w:color="auto"/>
            </w:tcBorders>
          </w:tcPr>
          <w:p w14:paraId="27788350" w14:textId="77777777" w:rsidR="004A3F59" w:rsidRPr="0073594C" w:rsidRDefault="004A3F59" w:rsidP="005A4037">
            <w:pPr>
              <w:pStyle w:val="TAC"/>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5524EE1" w14:textId="77777777" w:rsidR="004A3F59" w:rsidRDefault="004A3F59" w:rsidP="005A403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1A8FE21" w14:textId="77777777" w:rsidR="004A3F59" w:rsidRDefault="004A3F59" w:rsidP="005A4037">
            <w:pPr>
              <w:pStyle w:val="TAC"/>
              <w:rPr>
                <w:lang w:val="en-US" w:eastAsia="zh-CN"/>
              </w:rPr>
            </w:pPr>
            <w:r>
              <w:rPr>
                <w:lang w:val="en-US" w:eastAsia="zh-CN"/>
              </w:rPr>
              <w:t>N/A</w:t>
            </w:r>
          </w:p>
        </w:tc>
      </w:tr>
      <w:tr w:rsidR="004A3F59" w:rsidRPr="0073594C" w14:paraId="2E5CFB0E" w14:textId="77777777" w:rsidTr="005A403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AA1252A" w14:textId="77777777" w:rsidR="004A3F59" w:rsidRPr="0073594C" w:rsidRDefault="004A3F59" w:rsidP="005A403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1BAE87" w14:textId="77777777" w:rsidR="004A3F59" w:rsidRDefault="004A3F59" w:rsidP="005A4037">
            <w:pPr>
              <w:pStyle w:val="TAC"/>
              <w:rPr>
                <w:rFonts w:cs="Arial"/>
                <w:color w:val="000000"/>
                <w:szCs w:val="18"/>
              </w:rPr>
            </w:pPr>
            <w:r>
              <w:rPr>
                <w:rFonts w:cs="Arial"/>
                <w:color w:val="000000"/>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280324AC" w14:textId="77777777" w:rsidR="004A3F59" w:rsidRDefault="004A3F59" w:rsidP="005A4037">
            <w:pPr>
              <w:pStyle w:val="TAC"/>
              <w:rPr>
                <w:rFonts w:cs="Arial"/>
                <w:color w:val="000000"/>
                <w:szCs w:val="18"/>
              </w:rPr>
            </w:pPr>
            <w:r>
              <w:rPr>
                <w:rFonts w:cs="Arial"/>
                <w:color w:val="000000"/>
                <w:szCs w:val="18"/>
              </w:rPr>
              <w:t>686</w:t>
            </w:r>
          </w:p>
        </w:tc>
        <w:tc>
          <w:tcPr>
            <w:tcW w:w="964" w:type="dxa"/>
            <w:tcBorders>
              <w:top w:val="single" w:sz="4" w:space="0" w:color="auto"/>
              <w:left w:val="single" w:sz="4" w:space="0" w:color="auto"/>
              <w:bottom w:val="single" w:sz="4" w:space="0" w:color="auto"/>
              <w:right w:val="single" w:sz="4" w:space="0" w:color="auto"/>
            </w:tcBorders>
          </w:tcPr>
          <w:p w14:paraId="1BA293BB" w14:textId="77777777" w:rsidR="004A3F59" w:rsidRDefault="004A3F59" w:rsidP="005A4037">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70A3E15" w14:textId="77777777" w:rsidR="004A3F59" w:rsidRDefault="004A3F59" w:rsidP="005A4037">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EFC7A9A" w14:textId="77777777" w:rsidR="004A3F59" w:rsidRDefault="004A3F59" w:rsidP="005A4037">
            <w:pPr>
              <w:pStyle w:val="TAC"/>
              <w:rPr>
                <w:rFonts w:cs="Arial"/>
                <w:color w:val="000000"/>
                <w:szCs w:val="18"/>
              </w:rPr>
            </w:pPr>
            <w:r>
              <w:rPr>
                <w:rFonts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66F85104" w14:textId="77777777" w:rsidR="004A3F59" w:rsidRPr="0073594C" w:rsidRDefault="004A3F59" w:rsidP="005A4037">
            <w:pPr>
              <w:pStyle w:val="TAC"/>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F48F605" w14:textId="77777777" w:rsidR="004A3F59" w:rsidRDefault="004A3F59" w:rsidP="005A403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D13096B" w14:textId="77777777" w:rsidR="004A3F59" w:rsidRDefault="004A3F59" w:rsidP="005A4037">
            <w:pPr>
              <w:pStyle w:val="TAC"/>
              <w:rPr>
                <w:lang w:val="en-US" w:eastAsia="zh-CN"/>
              </w:rPr>
            </w:pPr>
            <w:r>
              <w:rPr>
                <w:lang w:val="en-US" w:eastAsia="zh-CN"/>
              </w:rPr>
              <w:t>N/A</w:t>
            </w:r>
          </w:p>
        </w:tc>
      </w:tr>
    </w:tbl>
    <w:p w14:paraId="40180FDE" w14:textId="77777777" w:rsidR="004A3F59" w:rsidRDefault="004A3F59" w:rsidP="004A3F59">
      <w:pPr>
        <w:rPr>
          <w:color w:val="0070C0"/>
        </w:rPr>
      </w:pPr>
    </w:p>
    <w:p w14:paraId="6DC6FC08" w14:textId="63EC5197" w:rsidR="005D0299" w:rsidRPr="00AB6990" w:rsidRDefault="005D0299" w:rsidP="005D0299">
      <w:pPr>
        <w:pStyle w:val="21"/>
      </w:pPr>
      <w:bookmarkStart w:id="640" w:name="_Toc136288556"/>
      <w:r w:rsidRPr="00AB6990">
        <w:t>5.</w:t>
      </w:r>
      <w:r>
        <w:t>61</w:t>
      </w:r>
      <w:r w:rsidRPr="00AB6990">
        <w:tab/>
        <w:t>CA_n</w:t>
      </w:r>
      <w:r>
        <w:t>3</w:t>
      </w:r>
      <w:r w:rsidRPr="00AB6990">
        <w:t>-n</w:t>
      </w:r>
      <w:r>
        <w:t>40</w:t>
      </w:r>
      <w:r w:rsidRPr="00AB6990">
        <w:t>-n</w:t>
      </w:r>
      <w:r>
        <w:t>105</w:t>
      </w:r>
      <w:bookmarkEnd w:id="640"/>
    </w:p>
    <w:p w14:paraId="05BFC1CF" w14:textId="4E4E948E" w:rsidR="005D0299" w:rsidRPr="0073594C" w:rsidRDefault="005D0299" w:rsidP="005D0299">
      <w:pPr>
        <w:pStyle w:val="31"/>
        <w:rPr>
          <w:lang w:val="en-US"/>
        </w:rPr>
      </w:pPr>
      <w:bookmarkStart w:id="641" w:name="_Toc136288557"/>
      <w:r w:rsidRPr="005D0299">
        <w:rPr>
          <w:rFonts w:cs="Arial"/>
          <w:color w:val="000000" w:themeColor="text1"/>
          <w:szCs w:val="28"/>
        </w:rPr>
        <w:t>5.61</w:t>
      </w:r>
      <w:r w:rsidRPr="006A0293">
        <w:rPr>
          <w:rFonts w:cs="Arial"/>
          <w:color w:val="000000" w:themeColor="text1"/>
          <w:szCs w:val="28"/>
        </w:rPr>
        <w:t>.1</w:t>
      </w:r>
      <w:r w:rsidRPr="006A0293">
        <w:rPr>
          <w:rFonts w:cs="Arial"/>
          <w:color w:val="000000" w:themeColor="text1"/>
          <w:szCs w:val="28"/>
        </w:rPr>
        <w:tab/>
        <w:t>Common for 1 band UL and 2 bands UL CA</w:t>
      </w:r>
      <w:bookmarkEnd w:id="641"/>
    </w:p>
    <w:p w14:paraId="287AE244" w14:textId="73790B98" w:rsidR="005D0299" w:rsidRPr="006A0293" w:rsidRDefault="005D0299" w:rsidP="005D0299">
      <w:pPr>
        <w:pStyle w:val="41"/>
      </w:pPr>
      <w:bookmarkStart w:id="642" w:name="_Toc136288558"/>
      <w:r>
        <w:t>5.61</w:t>
      </w:r>
      <w:r w:rsidRPr="0073594C">
        <w:t>.1.1</w:t>
      </w:r>
      <w:r w:rsidRPr="0073594C">
        <w:tab/>
      </w:r>
      <w:r w:rsidRPr="006A0293">
        <w:t>Operating bands for CA</w:t>
      </w:r>
      <w:bookmarkEnd w:id="642"/>
    </w:p>
    <w:p w14:paraId="0D4709CC" w14:textId="73C8C9B7" w:rsidR="005D0299" w:rsidRPr="0073594C" w:rsidRDefault="005D0299" w:rsidP="005D0299">
      <w:pPr>
        <w:pStyle w:val="TH"/>
        <w:rPr>
          <w:color w:val="000000"/>
          <w:lang w:val="en-US"/>
        </w:rPr>
      </w:pPr>
      <w:r w:rsidRPr="0073594C">
        <w:rPr>
          <w:color w:val="000000"/>
          <w:lang w:val="en-US"/>
        </w:rPr>
        <w:t xml:space="preserve">Table </w:t>
      </w:r>
      <w:r>
        <w:rPr>
          <w:color w:val="000000"/>
          <w:lang w:val="en-US" w:eastAsia="zh-CN"/>
        </w:rPr>
        <w:t>5.61</w:t>
      </w:r>
      <w:r w:rsidRPr="0073594C">
        <w:rPr>
          <w:color w:val="000000"/>
          <w:lang w:val="en-US"/>
        </w:rPr>
        <w:t>.1.</w:t>
      </w:r>
      <w:r w:rsidRPr="0073594C">
        <w:rPr>
          <w:color w:val="000000"/>
          <w:lang w:val="en-US" w:eastAsia="zh-CN"/>
        </w:rPr>
        <w:t>1</w:t>
      </w:r>
      <w:r w:rsidRPr="0073594C">
        <w:rPr>
          <w:color w:val="000000"/>
          <w:lang w:val="en-US"/>
        </w:rPr>
        <w:t xml:space="preserve">-1: </w:t>
      </w:r>
      <w:r w:rsidRPr="0073594C">
        <w:rPr>
          <w:color w:val="000000"/>
        </w:rPr>
        <w:t>3DL Inter-band CA operating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3"/>
        <w:gridCol w:w="1137"/>
        <w:gridCol w:w="1290"/>
        <w:gridCol w:w="337"/>
        <w:gridCol w:w="1279"/>
        <w:gridCol w:w="1288"/>
        <w:gridCol w:w="337"/>
        <w:gridCol w:w="1492"/>
        <w:gridCol w:w="905"/>
      </w:tblGrid>
      <w:tr w:rsidR="005D0299" w:rsidRPr="0073594C" w14:paraId="5003FC92" w14:textId="77777777" w:rsidTr="005A4037">
        <w:trPr>
          <w:trHeight w:val="225"/>
          <w:jc w:val="center"/>
        </w:trPr>
        <w:tc>
          <w:tcPr>
            <w:tcW w:w="811" w:type="pct"/>
            <w:vMerge w:val="restart"/>
            <w:tcBorders>
              <w:top w:val="single" w:sz="4" w:space="0" w:color="auto"/>
              <w:left w:val="single" w:sz="4" w:space="0" w:color="auto"/>
              <w:bottom w:val="single" w:sz="4" w:space="0" w:color="auto"/>
              <w:right w:val="single" w:sz="4" w:space="0" w:color="auto"/>
            </w:tcBorders>
            <w:hideMark/>
          </w:tcPr>
          <w:p w14:paraId="794F8856" w14:textId="77777777" w:rsidR="005D0299" w:rsidRPr="0073594C" w:rsidRDefault="005D0299" w:rsidP="005A4037">
            <w:pPr>
              <w:keepNext/>
              <w:keepLines/>
              <w:spacing w:after="0"/>
              <w:jc w:val="center"/>
              <w:rPr>
                <w:rFonts w:ascii="Arial" w:hAnsi="Arial"/>
                <w:b/>
                <w:color w:val="000000"/>
                <w:sz w:val="18"/>
              </w:rPr>
            </w:pPr>
            <w:r w:rsidRPr="0073594C">
              <w:rPr>
                <w:rFonts w:ascii="Arial" w:hAnsi="Arial"/>
                <w:b/>
                <w:color w:val="000000"/>
                <w:sz w:val="18"/>
                <w:lang w:eastAsia="zh-CN"/>
              </w:rPr>
              <w:t>NR</w:t>
            </w:r>
            <w:r w:rsidRPr="0073594C">
              <w:rPr>
                <w:rFonts w:ascii="Arial" w:hAnsi="Arial"/>
                <w:b/>
                <w:color w:val="000000"/>
                <w:sz w:val="18"/>
              </w:rPr>
              <w:t xml:space="preserve"> CA Band</w:t>
            </w:r>
          </w:p>
        </w:tc>
        <w:tc>
          <w:tcPr>
            <w:tcW w:w="590" w:type="pct"/>
            <w:vMerge w:val="restart"/>
            <w:tcBorders>
              <w:top w:val="single" w:sz="4" w:space="0" w:color="auto"/>
              <w:left w:val="single" w:sz="4" w:space="0" w:color="auto"/>
              <w:bottom w:val="single" w:sz="4" w:space="0" w:color="auto"/>
              <w:right w:val="single" w:sz="4" w:space="0" w:color="auto"/>
            </w:tcBorders>
            <w:hideMark/>
          </w:tcPr>
          <w:p w14:paraId="7B2E320A" w14:textId="77777777" w:rsidR="005D0299" w:rsidRPr="0073594C" w:rsidRDefault="005D0299" w:rsidP="005A4037">
            <w:pPr>
              <w:keepNext/>
              <w:keepLines/>
              <w:spacing w:after="0"/>
              <w:jc w:val="center"/>
              <w:rPr>
                <w:rFonts w:ascii="Arial" w:hAnsi="Arial"/>
                <w:b/>
                <w:color w:val="000000"/>
                <w:sz w:val="18"/>
              </w:rPr>
            </w:pPr>
            <w:r w:rsidRPr="0073594C">
              <w:rPr>
                <w:rFonts w:ascii="Arial" w:hAnsi="Arial"/>
                <w:b/>
                <w:color w:val="000000"/>
                <w:sz w:val="18"/>
                <w:lang w:eastAsia="zh-CN"/>
              </w:rPr>
              <w:t>NR</w:t>
            </w:r>
            <w:r w:rsidRPr="0073594C">
              <w:rPr>
                <w:rFonts w:ascii="Arial" w:hAnsi="Arial"/>
                <w:b/>
                <w:color w:val="000000"/>
                <w:sz w:val="18"/>
              </w:rPr>
              <w:t xml:space="preserve"> Band</w:t>
            </w:r>
          </w:p>
        </w:tc>
        <w:tc>
          <w:tcPr>
            <w:tcW w:w="1509" w:type="pct"/>
            <w:gridSpan w:val="3"/>
            <w:tcBorders>
              <w:top w:val="single" w:sz="4" w:space="0" w:color="auto"/>
              <w:left w:val="single" w:sz="4" w:space="0" w:color="auto"/>
              <w:bottom w:val="single" w:sz="4" w:space="0" w:color="auto"/>
              <w:right w:val="single" w:sz="4" w:space="0" w:color="auto"/>
            </w:tcBorders>
            <w:noWrap/>
            <w:vAlign w:val="bottom"/>
            <w:hideMark/>
          </w:tcPr>
          <w:p w14:paraId="3642B1EE" w14:textId="77777777" w:rsidR="005D0299" w:rsidRPr="0073594C" w:rsidRDefault="005D0299" w:rsidP="005A4037">
            <w:pPr>
              <w:keepNext/>
              <w:keepLines/>
              <w:spacing w:after="0"/>
              <w:jc w:val="center"/>
              <w:rPr>
                <w:rFonts w:ascii="Arial" w:hAnsi="Arial"/>
                <w:b/>
                <w:color w:val="000000"/>
                <w:sz w:val="18"/>
              </w:rPr>
            </w:pPr>
            <w:r w:rsidRPr="0073594C">
              <w:rPr>
                <w:rFonts w:ascii="Arial" w:hAnsi="Arial"/>
                <w:b/>
                <w:color w:val="000000"/>
                <w:sz w:val="18"/>
              </w:rPr>
              <w:t>Uplink (UL) operating band</w:t>
            </w:r>
          </w:p>
        </w:tc>
        <w:tc>
          <w:tcPr>
            <w:tcW w:w="1619" w:type="pct"/>
            <w:gridSpan w:val="3"/>
            <w:tcBorders>
              <w:top w:val="single" w:sz="4" w:space="0" w:color="auto"/>
              <w:left w:val="single" w:sz="4" w:space="0" w:color="auto"/>
              <w:bottom w:val="single" w:sz="4" w:space="0" w:color="auto"/>
              <w:right w:val="single" w:sz="4" w:space="0" w:color="auto"/>
            </w:tcBorders>
            <w:noWrap/>
            <w:vAlign w:val="bottom"/>
            <w:hideMark/>
          </w:tcPr>
          <w:p w14:paraId="37B0BA86" w14:textId="77777777" w:rsidR="005D0299" w:rsidRPr="0073594C" w:rsidRDefault="005D0299" w:rsidP="005A4037">
            <w:pPr>
              <w:keepNext/>
              <w:keepLines/>
              <w:spacing w:after="0"/>
              <w:jc w:val="center"/>
              <w:rPr>
                <w:rFonts w:ascii="Arial" w:hAnsi="Arial"/>
                <w:b/>
                <w:color w:val="000000"/>
                <w:sz w:val="18"/>
              </w:rPr>
            </w:pPr>
            <w:r w:rsidRPr="0073594C">
              <w:rPr>
                <w:rFonts w:ascii="Arial" w:hAnsi="Arial"/>
                <w:b/>
                <w:color w:val="000000"/>
                <w:sz w:val="18"/>
              </w:rPr>
              <w:t>Downlink (DL) operating band</w:t>
            </w:r>
          </w:p>
        </w:tc>
        <w:tc>
          <w:tcPr>
            <w:tcW w:w="470" w:type="pct"/>
            <w:vMerge w:val="restart"/>
            <w:tcBorders>
              <w:top w:val="single" w:sz="4" w:space="0" w:color="auto"/>
              <w:left w:val="single" w:sz="4" w:space="0" w:color="auto"/>
              <w:bottom w:val="single" w:sz="4" w:space="0" w:color="auto"/>
              <w:right w:val="single" w:sz="4" w:space="0" w:color="auto"/>
            </w:tcBorders>
            <w:hideMark/>
          </w:tcPr>
          <w:p w14:paraId="11F06FF6" w14:textId="77777777" w:rsidR="005D0299" w:rsidRPr="0073594C" w:rsidRDefault="005D0299" w:rsidP="005A4037">
            <w:pPr>
              <w:keepNext/>
              <w:keepLines/>
              <w:spacing w:after="0"/>
              <w:jc w:val="center"/>
              <w:rPr>
                <w:rFonts w:ascii="Arial" w:hAnsi="Arial"/>
                <w:b/>
                <w:color w:val="000000"/>
                <w:sz w:val="18"/>
              </w:rPr>
            </w:pPr>
            <w:r w:rsidRPr="0073594C">
              <w:rPr>
                <w:rFonts w:ascii="Arial" w:hAnsi="Arial"/>
                <w:b/>
                <w:color w:val="000000"/>
                <w:sz w:val="18"/>
              </w:rPr>
              <w:t>Duplex Mode</w:t>
            </w:r>
          </w:p>
        </w:tc>
      </w:tr>
      <w:tr w:rsidR="005D0299" w:rsidRPr="0073594C" w14:paraId="4D4B7B4F" w14:textId="77777777" w:rsidTr="005A4037">
        <w:trPr>
          <w:trHeight w:val="225"/>
          <w:jc w:val="center"/>
        </w:trPr>
        <w:tc>
          <w:tcPr>
            <w:tcW w:w="811" w:type="pct"/>
            <w:vMerge/>
            <w:tcBorders>
              <w:top w:val="single" w:sz="4" w:space="0" w:color="auto"/>
              <w:left w:val="single" w:sz="4" w:space="0" w:color="auto"/>
              <w:bottom w:val="single" w:sz="4" w:space="0" w:color="auto"/>
              <w:right w:val="single" w:sz="4" w:space="0" w:color="auto"/>
            </w:tcBorders>
            <w:vAlign w:val="center"/>
            <w:hideMark/>
          </w:tcPr>
          <w:p w14:paraId="43FD3C77" w14:textId="77777777" w:rsidR="005D0299" w:rsidRPr="0073594C" w:rsidRDefault="005D0299" w:rsidP="005A4037">
            <w:pPr>
              <w:spacing w:after="0"/>
              <w:rPr>
                <w:rFonts w:ascii="Arial" w:hAnsi="Arial"/>
                <w:b/>
                <w:color w:val="000000"/>
                <w:sz w:val="18"/>
              </w:rPr>
            </w:pPr>
          </w:p>
        </w:tc>
        <w:tc>
          <w:tcPr>
            <w:tcW w:w="590" w:type="pct"/>
            <w:vMerge/>
            <w:tcBorders>
              <w:top w:val="single" w:sz="4" w:space="0" w:color="auto"/>
              <w:left w:val="single" w:sz="4" w:space="0" w:color="auto"/>
              <w:bottom w:val="single" w:sz="4" w:space="0" w:color="auto"/>
              <w:right w:val="single" w:sz="4" w:space="0" w:color="auto"/>
            </w:tcBorders>
            <w:vAlign w:val="center"/>
            <w:hideMark/>
          </w:tcPr>
          <w:p w14:paraId="65056962" w14:textId="77777777" w:rsidR="005D0299" w:rsidRPr="0073594C" w:rsidRDefault="005D0299" w:rsidP="005A4037">
            <w:pPr>
              <w:spacing w:after="0"/>
              <w:rPr>
                <w:rFonts w:ascii="Arial" w:hAnsi="Arial"/>
                <w:b/>
                <w:color w:val="000000"/>
                <w:sz w:val="18"/>
              </w:rPr>
            </w:pPr>
          </w:p>
        </w:tc>
        <w:tc>
          <w:tcPr>
            <w:tcW w:w="1509" w:type="pct"/>
            <w:gridSpan w:val="3"/>
            <w:tcBorders>
              <w:top w:val="single" w:sz="4" w:space="0" w:color="auto"/>
              <w:left w:val="single" w:sz="4" w:space="0" w:color="auto"/>
              <w:bottom w:val="single" w:sz="4" w:space="0" w:color="auto"/>
              <w:right w:val="single" w:sz="4" w:space="0" w:color="auto"/>
            </w:tcBorders>
            <w:noWrap/>
            <w:vAlign w:val="bottom"/>
            <w:hideMark/>
          </w:tcPr>
          <w:p w14:paraId="1BA8D1BC" w14:textId="77777777" w:rsidR="005D0299" w:rsidRPr="0073594C" w:rsidRDefault="005D0299" w:rsidP="005A4037">
            <w:pPr>
              <w:keepNext/>
              <w:keepLines/>
              <w:spacing w:after="0"/>
              <w:jc w:val="center"/>
              <w:rPr>
                <w:rFonts w:ascii="Arial" w:hAnsi="Arial"/>
                <w:b/>
                <w:color w:val="000000"/>
                <w:sz w:val="18"/>
              </w:rPr>
            </w:pPr>
            <w:r w:rsidRPr="0073594C">
              <w:rPr>
                <w:rFonts w:ascii="Arial" w:hAnsi="Arial"/>
                <w:b/>
                <w:color w:val="000000"/>
                <w:sz w:val="18"/>
              </w:rPr>
              <w:t>BS receive / UE transmit</w:t>
            </w:r>
          </w:p>
        </w:tc>
        <w:tc>
          <w:tcPr>
            <w:tcW w:w="1619" w:type="pct"/>
            <w:gridSpan w:val="3"/>
            <w:tcBorders>
              <w:top w:val="single" w:sz="4" w:space="0" w:color="auto"/>
              <w:left w:val="single" w:sz="4" w:space="0" w:color="auto"/>
              <w:bottom w:val="single" w:sz="4" w:space="0" w:color="auto"/>
              <w:right w:val="single" w:sz="4" w:space="0" w:color="auto"/>
            </w:tcBorders>
            <w:noWrap/>
            <w:vAlign w:val="bottom"/>
            <w:hideMark/>
          </w:tcPr>
          <w:p w14:paraId="3682D9D0" w14:textId="77777777" w:rsidR="005D0299" w:rsidRPr="0073594C" w:rsidRDefault="005D0299" w:rsidP="005A4037">
            <w:pPr>
              <w:keepNext/>
              <w:keepLines/>
              <w:spacing w:after="0"/>
              <w:jc w:val="center"/>
              <w:rPr>
                <w:rFonts w:ascii="Arial" w:hAnsi="Arial"/>
                <w:b/>
                <w:color w:val="000000"/>
                <w:sz w:val="18"/>
              </w:rPr>
            </w:pPr>
            <w:r w:rsidRPr="0073594C">
              <w:rPr>
                <w:rFonts w:ascii="Arial" w:hAnsi="Arial"/>
                <w:b/>
                <w:color w:val="000000"/>
                <w:sz w:val="18"/>
              </w:rPr>
              <w:t xml:space="preserve">BS transmit / UE receive </w:t>
            </w:r>
          </w:p>
        </w:tc>
        <w:tc>
          <w:tcPr>
            <w:tcW w:w="470" w:type="pct"/>
            <w:vMerge/>
            <w:tcBorders>
              <w:top w:val="single" w:sz="4" w:space="0" w:color="auto"/>
              <w:left w:val="single" w:sz="4" w:space="0" w:color="auto"/>
              <w:bottom w:val="single" w:sz="4" w:space="0" w:color="auto"/>
              <w:right w:val="single" w:sz="4" w:space="0" w:color="auto"/>
            </w:tcBorders>
            <w:vAlign w:val="center"/>
            <w:hideMark/>
          </w:tcPr>
          <w:p w14:paraId="54EAC319" w14:textId="77777777" w:rsidR="005D0299" w:rsidRPr="0073594C" w:rsidRDefault="005D0299" w:rsidP="005A4037">
            <w:pPr>
              <w:spacing w:after="0"/>
              <w:rPr>
                <w:rFonts w:ascii="Arial" w:hAnsi="Arial"/>
                <w:b/>
                <w:color w:val="000000"/>
                <w:sz w:val="18"/>
              </w:rPr>
            </w:pPr>
          </w:p>
        </w:tc>
      </w:tr>
      <w:tr w:rsidR="005D0299" w:rsidRPr="0073594C" w14:paraId="4D0ECDC5" w14:textId="77777777" w:rsidTr="005A4037">
        <w:trPr>
          <w:trHeight w:val="189"/>
          <w:jc w:val="center"/>
        </w:trPr>
        <w:tc>
          <w:tcPr>
            <w:tcW w:w="811" w:type="pct"/>
            <w:vMerge/>
            <w:tcBorders>
              <w:top w:val="single" w:sz="4" w:space="0" w:color="auto"/>
              <w:left w:val="single" w:sz="4" w:space="0" w:color="auto"/>
              <w:bottom w:val="single" w:sz="4" w:space="0" w:color="auto"/>
              <w:right w:val="single" w:sz="4" w:space="0" w:color="auto"/>
            </w:tcBorders>
            <w:vAlign w:val="center"/>
            <w:hideMark/>
          </w:tcPr>
          <w:p w14:paraId="63C66EBF" w14:textId="77777777" w:rsidR="005D0299" w:rsidRPr="0073594C" w:rsidRDefault="005D0299" w:rsidP="005A4037">
            <w:pPr>
              <w:spacing w:after="0"/>
              <w:rPr>
                <w:rFonts w:ascii="Arial" w:hAnsi="Arial"/>
                <w:b/>
                <w:color w:val="000000"/>
                <w:sz w:val="18"/>
              </w:rPr>
            </w:pPr>
          </w:p>
        </w:tc>
        <w:tc>
          <w:tcPr>
            <w:tcW w:w="590" w:type="pct"/>
            <w:vMerge/>
            <w:tcBorders>
              <w:top w:val="single" w:sz="4" w:space="0" w:color="auto"/>
              <w:left w:val="single" w:sz="4" w:space="0" w:color="auto"/>
              <w:bottom w:val="single" w:sz="4" w:space="0" w:color="auto"/>
              <w:right w:val="single" w:sz="4" w:space="0" w:color="auto"/>
            </w:tcBorders>
            <w:vAlign w:val="center"/>
            <w:hideMark/>
          </w:tcPr>
          <w:p w14:paraId="4E93888D" w14:textId="77777777" w:rsidR="005D0299" w:rsidRPr="0073594C" w:rsidRDefault="005D0299" w:rsidP="005A4037">
            <w:pPr>
              <w:spacing w:after="0"/>
              <w:rPr>
                <w:rFonts w:ascii="Arial" w:hAnsi="Arial"/>
                <w:b/>
                <w:color w:val="000000"/>
                <w:sz w:val="18"/>
              </w:rPr>
            </w:pPr>
          </w:p>
        </w:tc>
        <w:tc>
          <w:tcPr>
            <w:tcW w:w="1509" w:type="pct"/>
            <w:gridSpan w:val="3"/>
            <w:tcBorders>
              <w:top w:val="single" w:sz="4" w:space="0" w:color="auto"/>
              <w:left w:val="single" w:sz="4" w:space="0" w:color="auto"/>
              <w:bottom w:val="single" w:sz="4" w:space="0" w:color="auto"/>
              <w:right w:val="single" w:sz="4" w:space="0" w:color="auto"/>
            </w:tcBorders>
            <w:hideMark/>
          </w:tcPr>
          <w:p w14:paraId="0CEA6A09" w14:textId="77777777" w:rsidR="005D0299" w:rsidRPr="0073594C" w:rsidRDefault="005D0299" w:rsidP="005A4037">
            <w:pPr>
              <w:keepNext/>
              <w:keepLines/>
              <w:spacing w:after="0"/>
              <w:jc w:val="center"/>
              <w:rPr>
                <w:rFonts w:ascii="Arial" w:hAnsi="Arial"/>
                <w:b/>
                <w:color w:val="000000"/>
                <w:sz w:val="18"/>
              </w:rPr>
            </w:pPr>
            <w:r w:rsidRPr="0073594C">
              <w:rPr>
                <w:rFonts w:ascii="Arial" w:hAnsi="Arial"/>
                <w:b/>
                <w:color w:val="000000"/>
                <w:sz w:val="18"/>
              </w:rPr>
              <w:t>F</w:t>
            </w:r>
            <w:r w:rsidRPr="0073594C">
              <w:rPr>
                <w:rFonts w:ascii="Arial" w:hAnsi="Arial"/>
                <w:b/>
                <w:color w:val="000000"/>
                <w:sz w:val="18"/>
                <w:vertAlign w:val="subscript"/>
              </w:rPr>
              <w:t>UL_low</w:t>
            </w:r>
            <w:r w:rsidRPr="0073594C">
              <w:rPr>
                <w:rFonts w:ascii="Arial" w:hAnsi="Arial"/>
                <w:b/>
                <w:color w:val="000000"/>
                <w:sz w:val="18"/>
              </w:rPr>
              <w:t xml:space="preserve">  –  F</w:t>
            </w:r>
            <w:r w:rsidRPr="0073594C">
              <w:rPr>
                <w:rFonts w:ascii="Arial" w:hAnsi="Arial"/>
                <w:b/>
                <w:color w:val="000000"/>
                <w:sz w:val="18"/>
                <w:vertAlign w:val="subscript"/>
              </w:rPr>
              <w:t>UL_high</w:t>
            </w:r>
          </w:p>
        </w:tc>
        <w:tc>
          <w:tcPr>
            <w:tcW w:w="1619" w:type="pct"/>
            <w:gridSpan w:val="3"/>
            <w:tcBorders>
              <w:top w:val="single" w:sz="4" w:space="0" w:color="auto"/>
              <w:left w:val="single" w:sz="4" w:space="0" w:color="auto"/>
              <w:bottom w:val="single" w:sz="4" w:space="0" w:color="auto"/>
              <w:right w:val="single" w:sz="4" w:space="0" w:color="auto"/>
            </w:tcBorders>
            <w:hideMark/>
          </w:tcPr>
          <w:p w14:paraId="17F28276" w14:textId="77777777" w:rsidR="005D0299" w:rsidRPr="0073594C" w:rsidRDefault="005D0299" w:rsidP="005A4037">
            <w:pPr>
              <w:keepNext/>
              <w:keepLines/>
              <w:spacing w:after="0"/>
              <w:jc w:val="center"/>
              <w:rPr>
                <w:rFonts w:ascii="Arial" w:hAnsi="Arial"/>
                <w:b/>
                <w:color w:val="000000"/>
                <w:sz w:val="18"/>
              </w:rPr>
            </w:pPr>
            <w:r w:rsidRPr="0073594C">
              <w:rPr>
                <w:rFonts w:ascii="Arial" w:hAnsi="Arial"/>
                <w:b/>
                <w:color w:val="000000"/>
                <w:sz w:val="18"/>
              </w:rPr>
              <w:t>F</w:t>
            </w:r>
            <w:r w:rsidRPr="0073594C">
              <w:rPr>
                <w:rFonts w:ascii="Arial" w:hAnsi="Arial"/>
                <w:b/>
                <w:color w:val="000000"/>
                <w:sz w:val="18"/>
                <w:vertAlign w:val="subscript"/>
              </w:rPr>
              <w:t>DL_low</w:t>
            </w:r>
            <w:r w:rsidRPr="0073594C">
              <w:rPr>
                <w:rFonts w:ascii="Arial" w:hAnsi="Arial"/>
                <w:b/>
                <w:color w:val="000000"/>
                <w:sz w:val="18"/>
              </w:rPr>
              <w:t xml:space="preserve">  –  F</w:t>
            </w:r>
            <w:r w:rsidRPr="0073594C">
              <w:rPr>
                <w:rFonts w:ascii="Arial" w:hAnsi="Arial"/>
                <w:b/>
                <w:color w:val="000000"/>
                <w:sz w:val="18"/>
                <w:vertAlign w:val="subscript"/>
              </w:rPr>
              <w:t>DL_high</w:t>
            </w:r>
          </w:p>
        </w:tc>
        <w:tc>
          <w:tcPr>
            <w:tcW w:w="470" w:type="pct"/>
            <w:vMerge/>
            <w:tcBorders>
              <w:top w:val="single" w:sz="4" w:space="0" w:color="auto"/>
              <w:left w:val="single" w:sz="4" w:space="0" w:color="auto"/>
              <w:bottom w:val="single" w:sz="4" w:space="0" w:color="auto"/>
              <w:right w:val="single" w:sz="4" w:space="0" w:color="auto"/>
            </w:tcBorders>
            <w:vAlign w:val="center"/>
            <w:hideMark/>
          </w:tcPr>
          <w:p w14:paraId="4D839C44" w14:textId="77777777" w:rsidR="005D0299" w:rsidRPr="0073594C" w:rsidRDefault="005D0299" w:rsidP="005A4037">
            <w:pPr>
              <w:spacing w:after="0"/>
              <w:rPr>
                <w:rFonts w:ascii="Arial" w:hAnsi="Arial"/>
                <w:b/>
                <w:color w:val="000000"/>
                <w:sz w:val="18"/>
              </w:rPr>
            </w:pPr>
          </w:p>
        </w:tc>
      </w:tr>
      <w:tr w:rsidR="005D0299" w:rsidRPr="0073594C" w14:paraId="26A7E2C1" w14:textId="77777777" w:rsidTr="005A4037">
        <w:trPr>
          <w:trHeight w:val="225"/>
          <w:jc w:val="center"/>
        </w:trPr>
        <w:tc>
          <w:tcPr>
            <w:tcW w:w="811" w:type="pct"/>
            <w:vMerge w:val="restart"/>
            <w:tcBorders>
              <w:top w:val="single" w:sz="4" w:space="0" w:color="auto"/>
              <w:left w:val="single" w:sz="4" w:space="0" w:color="auto"/>
              <w:bottom w:val="single" w:sz="4" w:space="0" w:color="auto"/>
              <w:right w:val="single" w:sz="4" w:space="0" w:color="auto"/>
            </w:tcBorders>
            <w:vAlign w:val="center"/>
            <w:hideMark/>
          </w:tcPr>
          <w:p w14:paraId="4BF8DC14" w14:textId="77777777" w:rsidR="005D0299" w:rsidRPr="0073594C" w:rsidRDefault="005D0299" w:rsidP="005A4037">
            <w:pPr>
              <w:keepNext/>
              <w:keepLines/>
              <w:spacing w:after="0"/>
              <w:jc w:val="center"/>
              <w:rPr>
                <w:rFonts w:ascii="Arial" w:hAnsi="Arial"/>
                <w:color w:val="000000"/>
                <w:sz w:val="18"/>
                <w:lang w:eastAsia="zh-CN"/>
              </w:rPr>
            </w:pPr>
            <w:r w:rsidRPr="0073594C">
              <w:rPr>
                <w:rFonts w:ascii="Arial" w:eastAsia="宋体" w:hAnsi="Arial"/>
                <w:color w:val="000000"/>
                <w:sz w:val="18"/>
                <w:lang w:eastAsia="zh-CN"/>
              </w:rPr>
              <w:t>CA_n</w:t>
            </w:r>
            <w:r>
              <w:rPr>
                <w:rFonts w:ascii="Arial" w:eastAsia="宋体" w:hAnsi="Arial"/>
                <w:color w:val="000000"/>
                <w:sz w:val="18"/>
                <w:lang w:eastAsia="zh-CN"/>
              </w:rPr>
              <w:t>3</w:t>
            </w:r>
            <w:r w:rsidRPr="0073594C">
              <w:rPr>
                <w:rFonts w:ascii="Arial" w:eastAsia="宋体" w:hAnsi="Arial"/>
                <w:color w:val="000000"/>
                <w:sz w:val="18"/>
                <w:lang w:eastAsia="zh-CN"/>
              </w:rPr>
              <w:t>-n</w:t>
            </w:r>
            <w:r>
              <w:rPr>
                <w:rFonts w:ascii="Arial" w:eastAsia="宋体" w:hAnsi="Arial"/>
                <w:color w:val="000000"/>
                <w:sz w:val="18"/>
                <w:lang w:eastAsia="zh-CN"/>
              </w:rPr>
              <w:t>40</w:t>
            </w:r>
            <w:r w:rsidRPr="0073594C">
              <w:rPr>
                <w:rFonts w:ascii="Arial" w:eastAsia="宋体" w:hAnsi="Arial"/>
                <w:color w:val="000000"/>
                <w:sz w:val="18"/>
                <w:lang w:eastAsia="zh-CN"/>
              </w:rPr>
              <w:t>-n</w:t>
            </w:r>
            <w:r>
              <w:rPr>
                <w:rFonts w:ascii="Arial" w:eastAsia="宋体" w:hAnsi="Arial"/>
                <w:color w:val="000000"/>
                <w:sz w:val="18"/>
                <w:lang w:eastAsia="zh-CN"/>
              </w:rPr>
              <w:t>105</w:t>
            </w:r>
          </w:p>
        </w:tc>
        <w:tc>
          <w:tcPr>
            <w:tcW w:w="590" w:type="pct"/>
            <w:tcBorders>
              <w:top w:val="single" w:sz="4" w:space="0" w:color="auto"/>
              <w:left w:val="single" w:sz="4" w:space="0" w:color="auto"/>
              <w:bottom w:val="single" w:sz="4" w:space="0" w:color="auto"/>
              <w:right w:val="single" w:sz="4" w:space="0" w:color="auto"/>
            </w:tcBorders>
            <w:vAlign w:val="center"/>
            <w:hideMark/>
          </w:tcPr>
          <w:p w14:paraId="251FB91E" w14:textId="77777777" w:rsidR="005D0299" w:rsidRPr="0073594C" w:rsidRDefault="005D0299" w:rsidP="005A4037">
            <w:pPr>
              <w:keepNext/>
              <w:keepLines/>
              <w:spacing w:after="0"/>
              <w:jc w:val="center"/>
              <w:rPr>
                <w:rFonts w:ascii="Arial" w:hAnsi="Arial"/>
                <w:color w:val="000000"/>
                <w:sz w:val="18"/>
              </w:rPr>
            </w:pPr>
            <w:r>
              <w:rPr>
                <w:rFonts w:ascii="Arial" w:hAnsi="Arial" w:cs="Arial"/>
                <w:color w:val="000000"/>
                <w:sz w:val="18"/>
                <w:szCs w:val="18"/>
              </w:rPr>
              <w:t>n3</w:t>
            </w:r>
          </w:p>
        </w:tc>
        <w:tc>
          <w:tcPr>
            <w:tcW w:w="670" w:type="pct"/>
            <w:tcBorders>
              <w:top w:val="single" w:sz="4" w:space="0" w:color="auto"/>
              <w:left w:val="single" w:sz="4" w:space="0" w:color="auto"/>
              <w:bottom w:val="single" w:sz="4" w:space="0" w:color="auto"/>
              <w:right w:val="single" w:sz="4" w:space="0" w:color="auto"/>
            </w:tcBorders>
            <w:vAlign w:val="center"/>
            <w:hideMark/>
          </w:tcPr>
          <w:p w14:paraId="4D0D832C" w14:textId="77777777" w:rsidR="005D0299" w:rsidRPr="0073594C" w:rsidRDefault="005D0299" w:rsidP="005A4037">
            <w:pPr>
              <w:keepNext/>
              <w:keepLines/>
              <w:spacing w:after="0"/>
              <w:jc w:val="right"/>
              <w:rPr>
                <w:rFonts w:ascii="Arial" w:hAnsi="Arial" w:cs="Arial"/>
                <w:color w:val="000000"/>
                <w:sz w:val="18"/>
                <w:lang w:eastAsia="zh-CN"/>
              </w:rPr>
            </w:pPr>
            <w:r>
              <w:rPr>
                <w:rFonts w:ascii="Arial" w:hAnsi="Arial" w:cs="Arial"/>
                <w:color w:val="000000"/>
                <w:sz w:val="18"/>
                <w:szCs w:val="18"/>
              </w:rPr>
              <w:t>1710 MHz</w:t>
            </w:r>
          </w:p>
        </w:tc>
        <w:tc>
          <w:tcPr>
            <w:tcW w:w="175" w:type="pct"/>
            <w:tcBorders>
              <w:top w:val="single" w:sz="4" w:space="0" w:color="auto"/>
              <w:left w:val="single" w:sz="4" w:space="0" w:color="auto"/>
              <w:bottom w:val="single" w:sz="4" w:space="0" w:color="auto"/>
              <w:right w:val="single" w:sz="4" w:space="0" w:color="auto"/>
            </w:tcBorders>
            <w:vAlign w:val="center"/>
            <w:hideMark/>
          </w:tcPr>
          <w:p w14:paraId="1A6E0F92" w14:textId="77777777" w:rsidR="005D0299" w:rsidRPr="0073594C" w:rsidRDefault="005D0299" w:rsidP="005A4037">
            <w:pPr>
              <w:keepNext/>
              <w:keepLines/>
              <w:spacing w:after="0"/>
              <w:jc w:val="center"/>
              <w:rPr>
                <w:rFonts w:ascii="Arial" w:hAnsi="Arial" w:cs="Arial"/>
                <w:color w:val="000000"/>
                <w:sz w:val="18"/>
              </w:rPr>
            </w:pPr>
            <w:r>
              <w:rPr>
                <w:rFonts w:ascii="Arial" w:hAnsi="Arial" w:cs="Arial"/>
                <w:color w:val="000000"/>
                <w:sz w:val="18"/>
                <w:szCs w:val="18"/>
              </w:rPr>
              <w:t>–</w:t>
            </w:r>
          </w:p>
        </w:tc>
        <w:tc>
          <w:tcPr>
            <w:tcW w:w="664" w:type="pct"/>
            <w:tcBorders>
              <w:top w:val="single" w:sz="4" w:space="0" w:color="auto"/>
              <w:left w:val="single" w:sz="4" w:space="0" w:color="auto"/>
              <w:bottom w:val="single" w:sz="4" w:space="0" w:color="auto"/>
              <w:right w:val="single" w:sz="4" w:space="0" w:color="auto"/>
            </w:tcBorders>
            <w:vAlign w:val="center"/>
            <w:hideMark/>
          </w:tcPr>
          <w:p w14:paraId="0B580CB0" w14:textId="77777777" w:rsidR="005D0299" w:rsidRPr="0073594C" w:rsidRDefault="005D0299" w:rsidP="005A4037">
            <w:pPr>
              <w:keepNext/>
              <w:keepLines/>
              <w:spacing w:after="0"/>
              <w:rPr>
                <w:rFonts w:ascii="Arial" w:hAnsi="Arial" w:cs="Arial"/>
                <w:color w:val="000000"/>
                <w:sz w:val="18"/>
                <w:lang w:eastAsia="zh-CN"/>
              </w:rPr>
            </w:pPr>
            <w:r>
              <w:rPr>
                <w:rFonts w:ascii="Arial" w:hAnsi="Arial" w:cs="Arial"/>
                <w:color w:val="000000"/>
                <w:sz w:val="18"/>
                <w:szCs w:val="18"/>
              </w:rPr>
              <w:t>1785 MHz</w:t>
            </w:r>
          </w:p>
        </w:tc>
        <w:tc>
          <w:tcPr>
            <w:tcW w:w="669" w:type="pct"/>
            <w:tcBorders>
              <w:top w:val="single" w:sz="4" w:space="0" w:color="auto"/>
              <w:left w:val="single" w:sz="4" w:space="0" w:color="auto"/>
              <w:bottom w:val="single" w:sz="4" w:space="0" w:color="auto"/>
              <w:right w:val="single" w:sz="4" w:space="0" w:color="auto"/>
            </w:tcBorders>
            <w:vAlign w:val="center"/>
            <w:hideMark/>
          </w:tcPr>
          <w:p w14:paraId="4BEB7BB3" w14:textId="77777777" w:rsidR="005D0299" w:rsidRPr="0073594C" w:rsidRDefault="005D0299" w:rsidP="005A4037">
            <w:pPr>
              <w:keepNext/>
              <w:keepLines/>
              <w:spacing w:after="0"/>
              <w:jc w:val="right"/>
              <w:rPr>
                <w:rFonts w:ascii="Arial" w:hAnsi="Arial" w:cs="Arial"/>
                <w:color w:val="000000"/>
                <w:sz w:val="18"/>
                <w:lang w:eastAsia="zh-CN"/>
              </w:rPr>
            </w:pPr>
            <w:r>
              <w:rPr>
                <w:rFonts w:ascii="Arial" w:hAnsi="Arial" w:cs="Arial"/>
                <w:color w:val="000000"/>
                <w:sz w:val="18"/>
                <w:szCs w:val="18"/>
              </w:rPr>
              <w:t>1805 MHz</w:t>
            </w:r>
          </w:p>
        </w:tc>
        <w:tc>
          <w:tcPr>
            <w:tcW w:w="175" w:type="pct"/>
            <w:tcBorders>
              <w:top w:val="single" w:sz="4" w:space="0" w:color="auto"/>
              <w:left w:val="single" w:sz="4" w:space="0" w:color="auto"/>
              <w:bottom w:val="single" w:sz="4" w:space="0" w:color="auto"/>
              <w:right w:val="single" w:sz="4" w:space="0" w:color="auto"/>
            </w:tcBorders>
            <w:vAlign w:val="center"/>
            <w:hideMark/>
          </w:tcPr>
          <w:p w14:paraId="23F571F9" w14:textId="77777777" w:rsidR="005D0299" w:rsidRPr="0073594C" w:rsidRDefault="005D0299" w:rsidP="005A4037">
            <w:pPr>
              <w:keepNext/>
              <w:keepLines/>
              <w:spacing w:after="0"/>
              <w:jc w:val="center"/>
              <w:rPr>
                <w:rFonts w:ascii="Arial" w:hAnsi="Arial" w:cs="Arial"/>
                <w:color w:val="000000"/>
                <w:sz w:val="18"/>
              </w:rPr>
            </w:pPr>
            <w:r>
              <w:rPr>
                <w:rFonts w:ascii="Arial" w:hAnsi="Arial" w:cs="Arial"/>
                <w:color w:val="000000"/>
                <w:sz w:val="18"/>
                <w:szCs w:val="18"/>
              </w:rPr>
              <w:t>–</w:t>
            </w:r>
          </w:p>
        </w:tc>
        <w:tc>
          <w:tcPr>
            <w:tcW w:w="775" w:type="pct"/>
            <w:tcBorders>
              <w:top w:val="single" w:sz="4" w:space="0" w:color="auto"/>
              <w:left w:val="single" w:sz="4" w:space="0" w:color="auto"/>
              <w:bottom w:val="single" w:sz="4" w:space="0" w:color="auto"/>
              <w:right w:val="single" w:sz="4" w:space="0" w:color="auto"/>
            </w:tcBorders>
            <w:vAlign w:val="center"/>
            <w:hideMark/>
          </w:tcPr>
          <w:p w14:paraId="1A221F2C" w14:textId="77777777" w:rsidR="005D0299" w:rsidRPr="0073594C" w:rsidRDefault="005D0299" w:rsidP="005A4037">
            <w:pPr>
              <w:keepNext/>
              <w:keepLines/>
              <w:spacing w:after="0"/>
              <w:rPr>
                <w:rFonts w:ascii="Arial" w:hAnsi="Arial" w:cs="Arial"/>
                <w:color w:val="000000"/>
                <w:sz w:val="18"/>
                <w:lang w:eastAsia="zh-CN"/>
              </w:rPr>
            </w:pPr>
            <w:r>
              <w:rPr>
                <w:rFonts w:ascii="Arial" w:hAnsi="Arial" w:cs="Arial"/>
                <w:color w:val="000000"/>
                <w:sz w:val="18"/>
                <w:szCs w:val="18"/>
              </w:rPr>
              <w:t>1880 MHz</w:t>
            </w:r>
          </w:p>
        </w:tc>
        <w:tc>
          <w:tcPr>
            <w:tcW w:w="470" w:type="pct"/>
            <w:tcBorders>
              <w:top w:val="single" w:sz="4" w:space="0" w:color="auto"/>
              <w:left w:val="single" w:sz="4" w:space="0" w:color="auto"/>
              <w:bottom w:val="single" w:sz="4" w:space="0" w:color="auto"/>
              <w:right w:val="single" w:sz="4" w:space="0" w:color="auto"/>
            </w:tcBorders>
            <w:vAlign w:val="center"/>
            <w:hideMark/>
          </w:tcPr>
          <w:p w14:paraId="2A1299ED" w14:textId="77777777" w:rsidR="005D0299" w:rsidRPr="0073594C" w:rsidRDefault="005D0299" w:rsidP="005A4037">
            <w:pPr>
              <w:keepNext/>
              <w:keepLines/>
              <w:spacing w:after="0"/>
              <w:jc w:val="center"/>
              <w:rPr>
                <w:rFonts w:ascii="Arial" w:hAnsi="Arial"/>
                <w:color w:val="000000"/>
                <w:sz w:val="18"/>
                <w:lang w:eastAsia="zh-CN"/>
              </w:rPr>
            </w:pPr>
            <w:r>
              <w:rPr>
                <w:rFonts w:ascii="Arial" w:hAnsi="Arial" w:cs="Arial"/>
                <w:color w:val="000000"/>
                <w:sz w:val="18"/>
                <w:szCs w:val="18"/>
              </w:rPr>
              <w:t>FDD</w:t>
            </w:r>
          </w:p>
        </w:tc>
      </w:tr>
      <w:tr w:rsidR="005D0299" w:rsidRPr="0073594C" w14:paraId="24DFC2F1" w14:textId="77777777" w:rsidTr="005A4037">
        <w:trPr>
          <w:trHeight w:val="225"/>
          <w:jc w:val="center"/>
        </w:trPr>
        <w:tc>
          <w:tcPr>
            <w:tcW w:w="811" w:type="pct"/>
            <w:vMerge/>
            <w:tcBorders>
              <w:top w:val="single" w:sz="4" w:space="0" w:color="auto"/>
              <w:left w:val="single" w:sz="4" w:space="0" w:color="auto"/>
              <w:bottom w:val="single" w:sz="4" w:space="0" w:color="auto"/>
              <w:right w:val="single" w:sz="4" w:space="0" w:color="auto"/>
            </w:tcBorders>
            <w:vAlign w:val="center"/>
            <w:hideMark/>
          </w:tcPr>
          <w:p w14:paraId="11B2CECC" w14:textId="77777777" w:rsidR="005D0299" w:rsidRPr="0073594C" w:rsidRDefault="005D0299" w:rsidP="005A4037">
            <w:pPr>
              <w:spacing w:after="0"/>
              <w:rPr>
                <w:rFonts w:ascii="Arial" w:hAnsi="Arial"/>
                <w:color w:val="000000"/>
                <w:sz w:val="18"/>
                <w:lang w:eastAsia="zh-CN"/>
              </w:rPr>
            </w:pPr>
          </w:p>
        </w:tc>
        <w:tc>
          <w:tcPr>
            <w:tcW w:w="590" w:type="pct"/>
            <w:tcBorders>
              <w:top w:val="single" w:sz="4" w:space="0" w:color="auto"/>
              <w:left w:val="single" w:sz="4" w:space="0" w:color="auto"/>
              <w:bottom w:val="single" w:sz="4" w:space="0" w:color="auto"/>
              <w:right w:val="single" w:sz="4" w:space="0" w:color="auto"/>
            </w:tcBorders>
            <w:vAlign w:val="center"/>
          </w:tcPr>
          <w:p w14:paraId="13B422EE" w14:textId="77777777" w:rsidR="005D0299" w:rsidRPr="0073594C" w:rsidRDefault="005D0299" w:rsidP="005A4037">
            <w:pPr>
              <w:keepNext/>
              <w:keepLines/>
              <w:spacing w:after="0"/>
              <w:jc w:val="center"/>
              <w:rPr>
                <w:rFonts w:ascii="Arial" w:hAnsi="Arial"/>
                <w:color w:val="000000"/>
                <w:sz w:val="18"/>
              </w:rPr>
            </w:pPr>
            <w:r>
              <w:rPr>
                <w:rFonts w:ascii="Arial" w:hAnsi="Arial" w:cs="Arial"/>
                <w:color w:val="000000"/>
                <w:sz w:val="18"/>
                <w:szCs w:val="18"/>
              </w:rPr>
              <w:t>n40</w:t>
            </w:r>
          </w:p>
        </w:tc>
        <w:tc>
          <w:tcPr>
            <w:tcW w:w="670" w:type="pct"/>
            <w:tcBorders>
              <w:top w:val="single" w:sz="4" w:space="0" w:color="auto"/>
              <w:left w:val="single" w:sz="4" w:space="0" w:color="auto"/>
              <w:bottom w:val="single" w:sz="4" w:space="0" w:color="auto"/>
              <w:right w:val="single" w:sz="4" w:space="0" w:color="auto"/>
            </w:tcBorders>
            <w:vAlign w:val="center"/>
          </w:tcPr>
          <w:p w14:paraId="00ACCE7F" w14:textId="77777777" w:rsidR="005D0299" w:rsidRPr="0073594C" w:rsidRDefault="005D0299" w:rsidP="005A4037">
            <w:pPr>
              <w:keepNext/>
              <w:keepLines/>
              <w:spacing w:after="0"/>
              <w:jc w:val="right"/>
              <w:rPr>
                <w:rFonts w:ascii="Arial" w:hAnsi="Arial" w:cs="Arial"/>
                <w:color w:val="000000"/>
                <w:sz w:val="18"/>
                <w:lang w:eastAsia="zh-CN"/>
              </w:rPr>
            </w:pPr>
            <w:r>
              <w:rPr>
                <w:rFonts w:ascii="Arial" w:hAnsi="Arial" w:cs="Arial"/>
                <w:color w:val="000000"/>
                <w:sz w:val="18"/>
                <w:szCs w:val="18"/>
              </w:rPr>
              <w:t>2300 MHz</w:t>
            </w:r>
          </w:p>
        </w:tc>
        <w:tc>
          <w:tcPr>
            <w:tcW w:w="175" w:type="pct"/>
            <w:tcBorders>
              <w:top w:val="single" w:sz="4" w:space="0" w:color="auto"/>
              <w:left w:val="single" w:sz="4" w:space="0" w:color="auto"/>
              <w:bottom w:val="single" w:sz="4" w:space="0" w:color="auto"/>
              <w:right w:val="single" w:sz="4" w:space="0" w:color="auto"/>
            </w:tcBorders>
            <w:vAlign w:val="center"/>
          </w:tcPr>
          <w:p w14:paraId="007A7CF0" w14:textId="77777777" w:rsidR="005D0299" w:rsidRPr="0073594C" w:rsidRDefault="005D0299" w:rsidP="005A4037">
            <w:pPr>
              <w:keepNext/>
              <w:keepLines/>
              <w:spacing w:after="0"/>
              <w:jc w:val="center"/>
              <w:rPr>
                <w:rFonts w:ascii="Arial" w:hAnsi="Arial" w:cs="Arial"/>
                <w:color w:val="000000"/>
                <w:sz w:val="18"/>
              </w:rPr>
            </w:pPr>
            <w:r>
              <w:rPr>
                <w:rFonts w:ascii="Arial" w:hAnsi="Arial" w:cs="Arial"/>
                <w:color w:val="000000"/>
                <w:sz w:val="18"/>
                <w:szCs w:val="18"/>
              </w:rPr>
              <w:t>–</w:t>
            </w:r>
          </w:p>
        </w:tc>
        <w:tc>
          <w:tcPr>
            <w:tcW w:w="664" w:type="pct"/>
            <w:tcBorders>
              <w:top w:val="single" w:sz="4" w:space="0" w:color="auto"/>
              <w:left w:val="single" w:sz="4" w:space="0" w:color="auto"/>
              <w:bottom w:val="single" w:sz="4" w:space="0" w:color="auto"/>
              <w:right w:val="single" w:sz="4" w:space="0" w:color="auto"/>
            </w:tcBorders>
            <w:vAlign w:val="center"/>
          </w:tcPr>
          <w:p w14:paraId="7617A966" w14:textId="77777777" w:rsidR="005D0299" w:rsidRPr="0073594C" w:rsidRDefault="005D0299" w:rsidP="005A4037">
            <w:pPr>
              <w:keepNext/>
              <w:keepLines/>
              <w:spacing w:after="0"/>
              <w:rPr>
                <w:rFonts w:ascii="Arial" w:hAnsi="Arial" w:cs="Arial"/>
                <w:color w:val="000000"/>
                <w:sz w:val="18"/>
                <w:lang w:eastAsia="zh-CN"/>
              </w:rPr>
            </w:pPr>
            <w:r>
              <w:rPr>
                <w:rFonts w:ascii="Arial" w:hAnsi="Arial" w:cs="Arial"/>
                <w:color w:val="000000"/>
                <w:sz w:val="18"/>
                <w:szCs w:val="18"/>
              </w:rPr>
              <w:t>2400 MHz</w:t>
            </w:r>
          </w:p>
        </w:tc>
        <w:tc>
          <w:tcPr>
            <w:tcW w:w="669" w:type="pct"/>
            <w:tcBorders>
              <w:top w:val="single" w:sz="4" w:space="0" w:color="auto"/>
              <w:left w:val="single" w:sz="4" w:space="0" w:color="auto"/>
              <w:bottom w:val="single" w:sz="4" w:space="0" w:color="auto"/>
              <w:right w:val="single" w:sz="4" w:space="0" w:color="auto"/>
            </w:tcBorders>
            <w:vAlign w:val="center"/>
          </w:tcPr>
          <w:p w14:paraId="04CAABD3" w14:textId="77777777" w:rsidR="005D0299" w:rsidRPr="0073594C" w:rsidRDefault="005D0299" w:rsidP="005A4037">
            <w:pPr>
              <w:keepNext/>
              <w:keepLines/>
              <w:spacing w:after="0"/>
              <w:jc w:val="right"/>
              <w:rPr>
                <w:rFonts w:ascii="Arial" w:hAnsi="Arial" w:cs="Arial"/>
                <w:color w:val="000000"/>
                <w:sz w:val="18"/>
                <w:lang w:eastAsia="zh-CN"/>
              </w:rPr>
            </w:pPr>
            <w:r>
              <w:rPr>
                <w:rFonts w:ascii="Arial" w:hAnsi="Arial" w:cs="Arial"/>
                <w:color w:val="000000"/>
                <w:sz w:val="18"/>
                <w:szCs w:val="18"/>
              </w:rPr>
              <w:t>2300 MHz</w:t>
            </w:r>
          </w:p>
        </w:tc>
        <w:tc>
          <w:tcPr>
            <w:tcW w:w="175" w:type="pct"/>
            <w:tcBorders>
              <w:top w:val="single" w:sz="4" w:space="0" w:color="auto"/>
              <w:left w:val="single" w:sz="4" w:space="0" w:color="auto"/>
              <w:bottom w:val="single" w:sz="4" w:space="0" w:color="auto"/>
              <w:right w:val="single" w:sz="4" w:space="0" w:color="auto"/>
            </w:tcBorders>
            <w:vAlign w:val="center"/>
          </w:tcPr>
          <w:p w14:paraId="6E2E68E2" w14:textId="77777777" w:rsidR="005D0299" w:rsidRPr="0073594C" w:rsidRDefault="005D0299" w:rsidP="005A4037">
            <w:pPr>
              <w:keepNext/>
              <w:keepLines/>
              <w:spacing w:after="0"/>
              <w:jc w:val="right"/>
              <w:rPr>
                <w:rFonts w:ascii="Arial" w:hAnsi="Arial" w:cs="Arial"/>
                <w:color w:val="000000"/>
                <w:sz w:val="18"/>
                <w:lang w:eastAsia="zh-CN"/>
              </w:rPr>
            </w:pPr>
            <w:r>
              <w:rPr>
                <w:rFonts w:ascii="Arial" w:hAnsi="Arial" w:cs="Arial"/>
                <w:color w:val="000000"/>
                <w:sz w:val="18"/>
                <w:szCs w:val="18"/>
              </w:rPr>
              <w:t>–</w:t>
            </w:r>
          </w:p>
        </w:tc>
        <w:tc>
          <w:tcPr>
            <w:tcW w:w="775" w:type="pct"/>
            <w:tcBorders>
              <w:top w:val="single" w:sz="4" w:space="0" w:color="auto"/>
              <w:left w:val="single" w:sz="4" w:space="0" w:color="auto"/>
              <w:bottom w:val="single" w:sz="4" w:space="0" w:color="auto"/>
              <w:right w:val="single" w:sz="4" w:space="0" w:color="auto"/>
            </w:tcBorders>
            <w:vAlign w:val="center"/>
          </w:tcPr>
          <w:p w14:paraId="057A9EE4" w14:textId="77777777" w:rsidR="005D0299" w:rsidRPr="0073594C" w:rsidRDefault="005D0299" w:rsidP="005A4037">
            <w:pPr>
              <w:keepNext/>
              <w:keepLines/>
              <w:spacing w:after="0"/>
              <w:rPr>
                <w:rFonts w:ascii="Arial" w:hAnsi="Arial" w:cs="Arial"/>
                <w:color w:val="000000"/>
                <w:sz w:val="18"/>
                <w:lang w:eastAsia="zh-CN"/>
              </w:rPr>
            </w:pPr>
            <w:r>
              <w:rPr>
                <w:rFonts w:ascii="Arial" w:hAnsi="Arial" w:cs="Arial"/>
                <w:color w:val="000000"/>
                <w:sz w:val="18"/>
                <w:szCs w:val="18"/>
              </w:rPr>
              <w:t>2400 MHz</w:t>
            </w:r>
          </w:p>
        </w:tc>
        <w:tc>
          <w:tcPr>
            <w:tcW w:w="470" w:type="pct"/>
            <w:tcBorders>
              <w:top w:val="single" w:sz="4" w:space="0" w:color="auto"/>
              <w:left w:val="single" w:sz="4" w:space="0" w:color="auto"/>
              <w:bottom w:val="single" w:sz="4" w:space="0" w:color="auto"/>
              <w:right w:val="single" w:sz="4" w:space="0" w:color="auto"/>
            </w:tcBorders>
            <w:vAlign w:val="center"/>
          </w:tcPr>
          <w:p w14:paraId="4C2E3CD0" w14:textId="77777777" w:rsidR="005D0299" w:rsidRPr="0073594C" w:rsidRDefault="005D0299" w:rsidP="005A4037">
            <w:pPr>
              <w:keepNext/>
              <w:keepLines/>
              <w:spacing w:after="0"/>
              <w:jc w:val="center"/>
              <w:rPr>
                <w:rFonts w:ascii="Arial" w:hAnsi="Arial"/>
                <w:color w:val="000000"/>
                <w:sz w:val="18"/>
                <w:lang w:eastAsia="zh-CN"/>
              </w:rPr>
            </w:pPr>
            <w:r>
              <w:rPr>
                <w:rFonts w:ascii="Arial" w:hAnsi="Arial" w:cs="Arial"/>
                <w:color w:val="000000"/>
                <w:sz w:val="18"/>
                <w:szCs w:val="18"/>
              </w:rPr>
              <w:t>TDD</w:t>
            </w:r>
          </w:p>
        </w:tc>
      </w:tr>
      <w:tr w:rsidR="005D0299" w:rsidRPr="0073594C" w14:paraId="58A6D8E5" w14:textId="77777777" w:rsidTr="005A4037">
        <w:trPr>
          <w:trHeight w:val="225"/>
          <w:jc w:val="center"/>
        </w:trPr>
        <w:tc>
          <w:tcPr>
            <w:tcW w:w="811" w:type="pct"/>
            <w:vMerge/>
            <w:tcBorders>
              <w:top w:val="single" w:sz="4" w:space="0" w:color="auto"/>
              <w:left w:val="single" w:sz="4" w:space="0" w:color="auto"/>
              <w:bottom w:val="single" w:sz="4" w:space="0" w:color="auto"/>
              <w:right w:val="single" w:sz="4" w:space="0" w:color="auto"/>
            </w:tcBorders>
            <w:vAlign w:val="center"/>
            <w:hideMark/>
          </w:tcPr>
          <w:p w14:paraId="3746670D" w14:textId="77777777" w:rsidR="005D0299" w:rsidRPr="0073594C" w:rsidRDefault="005D0299" w:rsidP="005A4037">
            <w:pPr>
              <w:spacing w:after="0"/>
              <w:rPr>
                <w:rFonts w:ascii="Arial" w:hAnsi="Arial"/>
                <w:color w:val="000000"/>
                <w:sz w:val="18"/>
                <w:lang w:eastAsia="zh-CN"/>
              </w:rPr>
            </w:pPr>
          </w:p>
        </w:tc>
        <w:tc>
          <w:tcPr>
            <w:tcW w:w="590" w:type="pct"/>
            <w:tcBorders>
              <w:top w:val="single" w:sz="4" w:space="0" w:color="auto"/>
              <w:left w:val="single" w:sz="4" w:space="0" w:color="auto"/>
              <w:bottom w:val="single" w:sz="4" w:space="0" w:color="auto"/>
              <w:right w:val="single" w:sz="4" w:space="0" w:color="auto"/>
            </w:tcBorders>
            <w:vAlign w:val="center"/>
          </w:tcPr>
          <w:p w14:paraId="22EC2CD9" w14:textId="77777777" w:rsidR="005D0299" w:rsidRPr="0073594C" w:rsidRDefault="005D0299" w:rsidP="005A4037">
            <w:pPr>
              <w:keepNext/>
              <w:keepLines/>
              <w:spacing w:after="0"/>
              <w:jc w:val="center"/>
              <w:rPr>
                <w:rFonts w:ascii="Arial" w:hAnsi="Arial"/>
                <w:color w:val="000000"/>
                <w:sz w:val="18"/>
                <w:lang w:eastAsia="zh-CN"/>
              </w:rPr>
            </w:pPr>
            <w:r>
              <w:rPr>
                <w:rFonts w:ascii="Arial" w:hAnsi="Arial" w:cs="Arial"/>
                <w:color w:val="000000"/>
                <w:sz w:val="18"/>
                <w:szCs w:val="18"/>
              </w:rPr>
              <w:t>n105</w:t>
            </w:r>
          </w:p>
        </w:tc>
        <w:tc>
          <w:tcPr>
            <w:tcW w:w="670" w:type="pct"/>
            <w:tcBorders>
              <w:top w:val="single" w:sz="4" w:space="0" w:color="auto"/>
              <w:left w:val="single" w:sz="4" w:space="0" w:color="auto"/>
              <w:bottom w:val="single" w:sz="4" w:space="0" w:color="auto"/>
              <w:right w:val="single" w:sz="4" w:space="0" w:color="auto"/>
            </w:tcBorders>
            <w:vAlign w:val="center"/>
          </w:tcPr>
          <w:p w14:paraId="5981537A" w14:textId="77777777" w:rsidR="005D0299" w:rsidRPr="0073594C" w:rsidRDefault="005D0299" w:rsidP="005A4037">
            <w:pPr>
              <w:keepNext/>
              <w:keepLines/>
              <w:spacing w:after="0"/>
              <w:jc w:val="right"/>
              <w:rPr>
                <w:rFonts w:ascii="Arial" w:hAnsi="Arial" w:cs="Arial"/>
                <w:color w:val="000000"/>
                <w:sz w:val="18"/>
                <w:lang w:eastAsia="zh-CN"/>
              </w:rPr>
            </w:pPr>
            <w:r>
              <w:rPr>
                <w:rFonts w:ascii="Arial" w:hAnsi="Arial" w:cs="Arial"/>
                <w:color w:val="000000"/>
                <w:sz w:val="18"/>
                <w:szCs w:val="18"/>
              </w:rPr>
              <w:t>663 MHz</w:t>
            </w:r>
          </w:p>
        </w:tc>
        <w:tc>
          <w:tcPr>
            <w:tcW w:w="175" w:type="pct"/>
            <w:tcBorders>
              <w:top w:val="single" w:sz="4" w:space="0" w:color="auto"/>
              <w:left w:val="single" w:sz="4" w:space="0" w:color="auto"/>
              <w:bottom w:val="single" w:sz="4" w:space="0" w:color="auto"/>
              <w:right w:val="single" w:sz="4" w:space="0" w:color="auto"/>
            </w:tcBorders>
            <w:vAlign w:val="center"/>
          </w:tcPr>
          <w:p w14:paraId="516C5692" w14:textId="77777777" w:rsidR="005D0299" w:rsidRPr="0073594C" w:rsidRDefault="005D0299" w:rsidP="005A4037">
            <w:pPr>
              <w:keepNext/>
              <w:keepLines/>
              <w:spacing w:after="0"/>
              <w:jc w:val="center"/>
              <w:rPr>
                <w:rFonts w:ascii="Arial" w:hAnsi="Arial" w:cs="Arial"/>
                <w:color w:val="000000"/>
                <w:sz w:val="18"/>
              </w:rPr>
            </w:pPr>
            <w:r>
              <w:rPr>
                <w:rFonts w:ascii="Arial" w:hAnsi="Arial" w:cs="Arial"/>
                <w:color w:val="000000"/>
                <w:sz w:val="18"/>
                <w:szCs w:val="18"/>
              </w:rPr>
              <w:t>–</w:t>
            </w:r>
          </w:p>
        </w:tc>
        <w:tc>
          <w:tcPr>
            <w:tcW w:w="664" w:type="pct"/>
            <w:tcBorders>
              <w:top w:val="single" w:sz="4" w:space="0" w:color="auto"/>
              <w:left w:val="single" w:sz="4" w:space="0" w:color="auto"/>
              <w:bottom w:val="single" w:sz="4" w:space="0" w:color="auto"/>
              <w:right w:val="single" w:sz="4" w:space="0" w:color="auto"/>
            </w:tcBorders>
            <w:vAlign w:val="center"/>
          </w:tcPr>
          <w:p w14:paraId="4442046B" w14:textId="77777777" w:rsidR="005D0299" w:rsidRPr="0073594C" w:rsidRDefault="005D0299" w:rsidP="005A4037">
            <w:pPr>
              <w:keepNext/>
              <w:keepLines/>
              <w:spacing w:after="0"/>
              <w:rPr>
                <w:rFonts w:ascii="Arial" w:hAnsi="Arial" w:cs="Arial"/>
                <w:color w:val="000000"/>
                <w:sz w:val="18"/>
                <w:lang w:eastAsia="zh-CN"/>
              </w:rPr>
            </w:pPr>
            <w:r>
              <w:rPr>
                <w:rFonts w:ascii="Arial" w:hAnsi="Arial" w:cs="Arial"/>
                <w:color w:val="000000"/>
                <w:sz w:val="18"/>
                <w:szCs w:val="18"/>
              </w:rPr>
              <w:t>703 MHz</w:t>
            </w:r>
          </w:p>
        </w:tc>
        <w:tc>
          <w:tcPr>
            <w:tcW w:w="669" w:type="pct"/>
            <w:tcBorders>
              <w:top w:val="single" w:sz="4" w:space="0" w:color="auto"/>
              <w:left w:val="single" w:sz="4" w:space="0" w:color="auto"/>
              <w:bottom w:val="single" w:sz="4" w:space="0" w:color="auto"/>
              <w:right w:val="single" w:sz="4" w:space="0" w:color="auto"/>
            </w:tcBorders>
            <w:vAlign w:val="center"/>
          </w:tcPr>
          <w:p w14:paraId="33B04D7F" w14:textId="77777777" w:rsidR="005D0299" w:rsidRPr="0073594C" w:rsidRDefault="005D0299" w:rsidP="005A4037">
            <w:pPr>
              <w:keepNext/>
              <w:keepLines/>
              <w:spacing w:after="0"/>
              <w:jc w:val="right"/>
              <w:rPr>
                <w:rFonts w:ascii="Arial" w:hAnsi="Arial" w:cs="Arial"/>
                <w:color w:val="000000"/>
                <w:sz w:val="18"/>
                <w:lang w:eastAsia="zh-CN"/>
              </w:rPr>
            </w:pPr>
            <w:r>
              <w:rPr>
                <w:rFonts w:ascii="Arial" w:hAnsi="Arial" w:cs="Arial"/>
                <w:color w:val="000000"/>
                <w:sz w:val="18"/>
                <w:szCs w:val="18"/>
              </w:rPr>
              <w:t>612 MHz</w:t>
            </w:r>
          </w:p>
        </w:tc>
        <w:tc>
          <w:tcPr>
            <w:tcW w:w="175" w:type="pct"/>
            <w:tcBorders>
              <w:top w:val="single" w:sz="4" w:space="0" w:color="auto"/>
              <w:left w:val="single" w:sz="4" w:space="0" w:color="auto"/>
              <w:bottom w:val="single" w:sz="4" w:space="0" w:color="auto"/>
              <w:right w:val="single" w:sz="4" w:space="0" w:color="auto"/>
            </w:tcBorders>
            <w:vAlign w:val="center"/>
          </w:tcPr>
          <w:p w14:paraId="0D99C5B3" w14:textId="77777777" w:rsidR="005D0299" w:rsidRPr="0073594C" w:rsidRDefault="005D0299" w:rsidP="005A4037">
            <w:pPr>
              <w:keepNext/>
              <w:keepLines/>
              <w:spacing w:after="0"/>
              <w:jc w:val="center"/>
              <w:rPr>
                <w:rFonts w:ascii="Arial" w:hAnsi="Arial" w:cs="Arial"/>
                <w:color w:val="000000"/>
                <w:sz w:val="18"/>
              </w:rPr>
            </w:pPr>
            <w:r>
              <w:rPr>
                <w:rFonts w:ascii="Arial" w:hAnsi="Arial" w:cs="Arial"/>
                <w:color w:val="000000"/>
                <w:sz w:val="18"/>
                <w:szCs w:val="18"/>
              </w:rPr>
              <w:t>–</w:t>
            </w:r>
          </w:p>
        </w:tc>
        <w:tc>
          <w:tcPr>
            <w:tcW w:w="775" w:type="pct"/>
            <w:tcBorders>
              <w:top w:val="single" w:sz="4" w:space="0" w:color="auto"/>
              <w:left w:val="single" w:sz="4" w:space="0" w:color="auto"/>
              <w:bottom w:val="single" w:sz="4" w:space="0" w:color="auto"/>
              <w:right w:val="single" w:sz="4" w:space="0" w:color="auto"/>
            </w:tcBorders>
            <w:vAlign w:val="center"/>
          </w:tcPr>
          <w:p w14:paraId="5F421F38" w14:textId="77777777" w:rsidR="005D0299" w:rsidRPr="0073594C" w:rsidRDefault="005D0299" w:rsidP="005A4037">
            <w:pPr>
              <w:keepNext/>
              <w:keepLines/>
              <w:spacing w:after="0"/>
              <w:rPr>
                <w:rFonts w:ascii="Arial" w:hAnsi="Arial" w:cs="Arial"/>
                <w:color w:val="000000"/>
                <w:sz w:val="18"/>
                <w:lang w:eastAsia="zh-CN"/>
              </w:rPr>
            </w:pPr>
            <w:r>
              <w:rPr>
                <w:rFonts w:ascii="Arial" w:hAnsi="Arial" w:cs="Arial"/>
                <w:color w:val="000000"/>
                <w:sz w:val="18"/>
                <w:szCs w:val="18"/>
              </w:rPr>
              <w:t>652 MHz</w:t>
            </w:r>
          </w:p>
        </w:tc>
        <w:tc>
          <w:tcPr>
            <w:tcW w:w="470" w:type="pct"/>
            <w:tcBorders>
              <w:top w:val="single" w:sz="4" w:space="0" w:color="auto"/>
              <w:left w:val="single" w:sz="4" w:space="0" w:color="auto"/>
              <w:bottom w:val="single" w:sz="4" w:space="0" w:color="auto"/>
              <w:right w:val="single" w:sz="4" w:space="0" w:color="auto"/>
            </w:tcBorders>
            <w:vAlign w:val="center"/>
          </w:tcPr>
          <w:p w14:paraId="06B49438" w14:textId="77777777" w:rsidR="005D0299" w:rsidRPr="0073594C" w:rsidRDefault="005D0299" w:rsidP="005A4037">
            <w:pPr>
              <w:keepNext/>
              <w:keepLines/>
              <w:spacing w:after="0"/>
              <w:jc w:val="center"/>
              <w:rPr>
                <w:rFonts w:ascii="Arial" w:hAnsi="Arial" w:cs="Arial"/>
                <w:color w:val="000000"/>
                <w:sz w:val="18"/>
                <w:szCs w:val="18"/>
                <w:lang w:eastAsia="zh-CN"/>
              </w:rPr>
            </w:pPr>
            <w:r>
              <w:rPr>
                <w:rFonts w:ascii="Arial" w:hAnsi="Arial" w:cs="Arial"/>
                <w:color w:val="000000"/>
                <w:sz w:val="18"/>
                <w:szCs w:val="18"/>
              </w:rPr>
              <w:t>FDD</w:t>
            </w:r>
          </w:p>
        </w:tc>
      </w:tr>
    </w:tbl>
    <w:p w14:paraId="13DBBE02" w14:textId="77777777" w:rsidR="005D0299" w:rsidRPr="0073594C" w:rsidRDefault="005D0299" w:rsidP="005D0299">
      <w:pPr>
        <w:rPr>
          <w:lang w:eastAsia="ko-KR"/>
        </w:rPr>
      </w:pPr>
    </w:p>
    <w:p w14:paraId="70150D05" w14:textId="14539F0D" w:rsidR="005D0299" w:rsidRPr="006A0293" w:rsidRDefault="005D0299" w:rsidP="005D0299">
      <w:pPr>
        <w:pStyle w:val="41"/>
      </w:pPr>
      <w:bookmarkStart w:id="643" w:name="_Toc136288559"/>
      <w:r w:rsidRPr="006A0293">
        <w:t>5.</w:t>
      </w:r>
      <w:r w:rsidRPr="005D0299">
        <w:t>61</w:t>
      </w:r>
      <w:r w:rsidRPr="0073594C">
        <w:rPr>
          <w:rFonts w:hint="eastAsia"/>
        </w:rPr>
        <w:t>.</w:t>
      </w:r>
      <w:r w:rsidRPr="0073594C">
        <w:t>1.2</w:t>
      </w:r>
      <w:r w:rsidRPr="0073594C">
        <w:tab/>
        <w:t xml:space="preserve">Channel bandwidths per operating band for </w:t>
      </w:r>
      <w:r w:rsidRPr="0073594C">
        <w:rPr>
          <w:rFonts w:hint="eastAsia"/>
        </w:rPr>
        <w:t>CA</w:t>
      </w:r>
      <w:bookmarkEnd w:id="643"/>
    </w:p>
    <w:p w14:paraId="72A15ECB" w14:textId="6DB12B3C" w:rsidR="005D0299" w:rsidRPr="0073594C" w:rsidRDefault="005D0299" w:rsidP="005D0299">
      <w:pPr>
        <w:pStyle w:val="TH"/>
        <w:rPr>
          <w:rFonts w:cs="Arial"/>
          <w:lang w:val="en-US" w:eastAsia="zh-CN"/>
        </w:rPr>
      </w:pPr>
      <w:r w:rsidRPr="0073594C">
        <w:rPr>
          <w:rFonts w:cs="Arial"/>
        </w:rPr>
        <w:t xml:space="preserve">Table </w:t>
      </w:r>
      <w:r>
        <w:rPr>
          <w:rFonts w:cs="Arial" w:hint="eastAsia"/>
          <w:lang w:val="en-US" w:eastAsia="zh-CN"/>
        </w:rPr>
        <w:t>5.</w:t>
      </w:r>
      <w:r>
        <w:rPr>
          <w:rFonts w:cs="Arial"/>
          <w:lang w:val="en-US" w:eastAsia="zh-CN"/>
        </w:rPr>
        <w:t>61</w:t>
      </w:r>
      <w:r w:rsidRPr="0073594C">
        <w:rPr>
          <w:rFonts w:cs="Arial"/>
          <w:lang w:eastAsia="zh-CN"/>
        </w:rPr>
        <w:t>.1.2</w:t>
      </w:r>
      <w:r w:rsidRPr="0073594C">
        <w:rPr>
          <w:rFonts w:cs="Arial"/>
        </w:rPr>
        <w:t xml:space="preserve">-1: Supported </w:t>
      </w:r>
      <w:r w:rsidRPr="0073594C">
        <w:rPr>
          <w:rFonts w:cs="Arial"/>
          <w:lang w:eastAsia="ja-JP"/>
        </w:rPr>
        <w:t>b</w:t>
      </w:r>
      <w:r w:rsidRPr="0073594C">
        <w:rPr>
          <w:rFonts w:cs="Arial"/>
        </w:rPr>
        <w:t xml:space="preserve">andwidths per </w:t>
      </w:r>
      <w:r w:rsidRPr="0073594C">
        <w:rPr>
          <w:rFonts w:cs="Arial"/>
          <w:lang w:val="en-US" w:eastAsia="zh-CN"/>
        </w:rPr>
        <w:t>CA</w:t>
      </w:r>
      <w:r w:rsidRPr="0073594C">
        <w:rPr>
          <w:rFonts w:cs="Arial"/>
          <w:lang w:eastAsia="zh-CN"/>
        </w:rPr>
        <w:t xml:space="preserve"> band combination of </w:t>
      </w:r>
      <w:r w:rsidRPr="0073594C">
        <w:rPr>
          <w:rFonts w:cs="Arial"/>
          <w:lang w:val="en-US" w:eastAsia="zh-CN"/>
        </w:rPr>
        <w:t>band n</w:t>
      </w:r>
      <w:r>
        <w:rPr>
          <w:rFonts w:cs="Arial"/>
          <w:lang w:val="en-US" w:eastAsia="zh-CN"/>
        </w:rPr>
        <w:t>3</w:t>
      </w:r>
      <w:r w:rsidRPr="0073594C">
        <w:rPr>
          <w:rFonts w:cs="Arial"/>
          <w:lang w:val="en-US" w:eastAsia="zh-CN"/>
        </w:rPr>
        <w:t>+n</w:t>
      </w:r>
      <w:r>
        <w:rPr>
          <w:rFonts w:cs="Arial"/>
          <w:lang w:val="en-US" w:eastAsia="zh-CN"/>
        </w:rPr>
        <w:t>40</w:t>
      </w:r>
      <w:r w:rsidRPr="0073594C">
        <w:rPr>
          <w:rFonts w:cs="Arial"/>
          <w:lang w:val="en-US" w:eastAsia="zh-CN"/>
        </w:rPr>
        <w:t>+n</w:t>
      </w:r>
      <w:r>
        <w:rPr>
          <w:rFonts w:cs="Arial"/>
          <w:lang w:val="en-US" w:eastAsia="zh-CN"/>
        </w:rPr>
        <w:t>105</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5D0299" w:rsidRPr="0073594C" w14:paraId="742D4DF2" w14:textId="77777777" w:rsidTr="005A4037">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33BE73D4" w14:textId="77777777" w:rsidR="005D0299" w:rsidRPr="0073594C" w:rsidRDefault="005D0299" w:rsidP="005A4037">
            <w:pPr>
              <w:pStyle w:val="TAH"/>
              <w:rPr>
                <w:szCs w:val="18"/>
                <w:lang w:eastAsia="zh-CN"/>
              </w:rPr>
            </w:pPr>
            <w:r w:rsidRPr="0073594C">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2C6E5D04" w14:textId="77777777" w:rsidR="005D0299" w:rsidRPr="0073594C" w:rsidRDefault="005D0299" w:rsidP="005A4037">
            <w:pPr>
              <w:pStyle w:val="TAH"/>
              <w:rPr>
                <w:szCs w:val="18"/>
                <w:lang w:eastAsia="zh-CN"/>
              </w:rPr>
            </w:pPr>
            <w:r w:rsidRPr="0073594C">
              <w:t>Uplink CA configuration</w:t>
            </w:r>
            <w:r w:rsidRPr="0073594C">
              <w:rPr>
                <w:rFonts w:hint="eastAsia"/>
                <w:lang w:eastAsia="zh-CN"/>
              </w:rPr>
              <w:t xml:space="preserve"> </w:t>
            </w:r>
            <w:r w:rsidRPr="0073594C">
              <w:t>or single uplink carrier</w:t>
            </w:r>
          </w:p>
        </w:tc>
        <w:tc>
          <w:tcPr>
            <w:tcW w:w="730" w:type="dxa"/>
            <w:tcBorders>
              <w:left w:val="single" w:sz="4" w:space="0" w:color="auto"/>
              <w:right w:val="single" w:sz="4" w:space="0" w:color="auto"/>
            </w:tcBorders>
            <w:vAlign w:val="center"/>
          </w:tcPr>
          <w:p w14:paraId="20F3237E" w14:textId="77777777" w:rsidR="005D0299" w:rsidRPr="0073594C" w:rsidRDefault="005D0299" w:rsidP="005A4037">
            <w:pPr>
              <w:pStyle w:val="TAH"/>
              <w:rPr>
                <w:szCs w:val="18"/>
                <w:lang w:val="en-US" w:eastAsia="zh-CN"/>
              </w:rPr>
            </w:pPr>
            <w:r w:rsidRPr="0073594C">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AA565BA" w14:textId="77777777" w:rsidR="005D0299" w:rsidRPr="0073594C" w:rsidRDefault="005D0299" w:rsidP="005A4037">
            <w:pPr>
              <w:pStyle w:val="TAH"/>
              <w:rPr>
                <w:rFonts w:cs="Arial"/>
                <w:szCs w:val="18"/>
                <w:lang w:val="en-US" w:eastAsia="zh-CN" w:bidi="ar"/>
              </w:rPr>
            </w:pPr>
            <w:r w:rsidRPr="0073594C">
              <w:rPr>
                <w:rFonts w:hint="eastAsia"/>
                <w:lang w:eastAsia="zh-CN"/>
              </w:rPr>
              <w:t>C</w:t>
            </w:r>
            <w:r w:rsidRPr="0073594C">
              <w:rPr>
                <w:lang w:eastAsia="zh-CN"/>
              </w:rPr>
              <w:t xml:space="preserve">hannel bandwidth </w:t>
            </w:r>
            <w:r w:rsidRPr="0073594C">
              <w:rPr>
                <w:rFonts w:hint="eastAsia"/>
                <w:lang w:eastAsia="zh-CN"/>
              </w:rPr>
              <w:t>(</w:t>
            </w:r>
            <w:r w:rsidRPr="0073594C">
              <w:rPr>
                <w:lang w:eastAsia="zh-CN"/>
              </w:rPr>
              <w:t>MHz)</w:t>
            </w:r>
          </w:p>
        </w:tc>
        <w:tc>
          <w:tcPr>
            <w:tcW w:w="1360" w:type="dxa"/>
            <w:tcBorders>
              <w:left w:val="single" w:sz="4" w:space="0" w:color="auto"/>
              <w:bottom w:val="nil"/>
              <w:right w:val="single" w:sz="4" w:space="0" w:color="auto"/>
            </w:tcBorders>
            <w:shd w:val="clear" w:color="auto" w:fill="auto"/>
            <w:vAlign w:val="center"/>
          </w:tcPr>
          <w:p w14:paraId="263C58F4" w14:textId="77777777" w:rsidR="005D0299" w:rsidRPr="0073594C" w:rsidRDefault="005D0299" w:rsidP="005A4037">
            <w:pPr>
              <w:pStyle w:val="TAH"/>
              <w:rPr>
                <w:szCs w:val="18"/>
                <w:lang w:val="en-US" w:eastAsia="zh-CN"/>
              </w:rPr>
            </w:pPr>
            <w:r w:rsidRPr="0073594C">
              <w:t>Bandwidth combination set</w:t>
            </w:r>
          </w:p>
        </w:tc>
      </w:tr>
      <w:tr w:rsidR="005D0299" w:rsidRPr="0073594C" w14:paraId="6B0C8B74" w14:textId="77777777" w:rsidTr="005A403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143DCB" w14:textId="77777777" w:rsidR="005D0299" w:rsidRPr="0073594C" w:rsidRDefault="005D0299" w:rsidP="005A4037">
            <w:pPr>
              <w:keepNext/>
              <w:keepLines/>
              <w:spacing w:after="0"/>
              <w:jc w:val="center"/>
              <w:rPr>
                <w:rFonts w:ascii="Arial" w:eastAsia="宋体" w:hAnsi="Arial" w:cs="Arial"/>
                <w:sz w:val="18"/>
                <w:szCs w:val="18"/>
                <w:lang w:val="en-US" w:eastAsia="zh-CN"/>
              </w:rPr>
            </w:pPr>
            <w:r w:rsidRPr="0073594C">
              <w:rPr>
                <w:rFonts w:ascii="Arial" w:eastAsia="宋体" w:hAnsi="Arial"/>
                <w:color w:val="000000"/>
                <w:sz w:val="18"/>
                <w:lang w:eastAsia="zh-CN"/>
              </w:rPr>
              <w:t>CA_n</w:t>
            </w:r>
            <w:r>
              <w:rPr>
                <w:rFonts w:ascii="Arial" w:eastAsia="宋体" w:hAnsi="Arial"/>
                <w:color w:val="000000"/>
                <w:sz w:val="18"/>
                <w:lang w:eastAsia="zh-CN"/>
              </w:rPr>
              <w:t>3A</w:t>
            </w:r>
            <w:r w:rsidRPr="0073594C">
              <w:rPr>
                <w:rFonts w:ascii="Arial" w:eastAsia="宋体" w:hAnsi="Arial"/>
                <w:color w:val="000000"/>
                <w:sz w:val="18"/>
                <w:lang w:eastAsia="zh-CN"/>
              </w:rPr>
              <w:t>-n</w:t>
            </w:r>
            <w:r>
              <w:rPr>
                <w:rFonts w:ascii="Arial" w:eastAsia="宋体" w:hAnsi="Arial"/>
                <w:color w:val="000000"/>
                <w:sz w:val="18"/>
                <w:lang w:eastAsia="zh-CN"/>
              </w:rPr>
              <w:t>40A</w:t>
            </w:r>
            <w:r w:rsidRPr="0073594C">
              <w:rPr>
                <w:rFonts w:ascii="Arial" w:eastAsia="宋体" w:hAnsi="Arial"/>
                <w:color w:val="000000"/>
                <w:sz w:val="18"/>
                <w:lang w:eastAsia="zh-CN"/>
              </w:rPr>
              <w:t>-n</w:t>
            </w:r>
            <w:r>
              <w:rPr>
                <w:rFonts w:ascii="Arial" w:eastAsia="宋体" w:hAnsi="Arial"/>
                <w:color w:val="000000"/>
                <w:sz w:val="18"/>
                <w:lang w:eastAsia="zh-CN"/>
              </w:rPr>
              <w:t>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935867" w14:textId="77777777" w:rsidR="005D0299" w:rsidRPr="0073594C" w:rsidRDefault="005D0299" w:rsidP="005A4037">
            <w:pPr>
              <w:pStyle w:val="TAC"/>
              <w:rPr>
                <w:rFonts w:cs="Arial"/>
                <w:szCs w:val="18"/>
                <w:lang w:val="en-US" w:eastAsia="zh-CN"/>
              </w:rPr>
            </w:pPr>
            <w:r w:rsidRPr="0073594C">
              <w:rPr>
                <w:rFonts w:cs="Arial"/>
                <w:szCs w:val="18"/>
                <w:lang w:val="en-US" w:eastAsia="zh-CN"/>
              </w:rPr>
              <w:t>CA_n</w:t>
            </w:r>
            <w:r>
              <w:rPr>
                <w:rFonts w:cs="Arial"/>
                <w:szCs w:val="18"/>
                <w:lang w:val="en-US" w:eastAsia="zh-CN"/>
              </w:rPr>
              <w:t>3</w:t>
            </w:r>
            <w:r w:rsidRPr="0073594C">
              <w:rPr>
                <w:rFonts w:cs="Arial"/>
                <w:szCs w:val="18"/>
                <w:lang w:val="en-US" w:eastAsia="zh-CN"/>
              </w:rPr>
              <w:t>A-n</w:t>
            </w:r>
            <w:r>
              <w:rPr>
                <w:rFonts w:cs="Arial"/>
                <w:szCs w:val="18"/>
                <w:lang w:val="en-US" w:eastAsia="zh-CN"/>
              </w:rPr>
              <w:t>40</w:t>
            </w:r>
            <w:r w:rsidRPr="0073594C">
              <w:rPr>
                <w:rFonts w:cs="Arial"/>
                <w:szCs w:val="18"/>
                <w:lang w:val="en-US" w:eastAsia="zh-CN"/>
              </w:rPr>
              <w:t>A</w:t>
            </w:r>
          </w:p>
          <w:p w14:paraId="77B36871" w14:textId="77777777" w:rsidR="005D0299" w:rsidRPr="0073594C" w:rsidRDefault="005D0299" w:rsidP="005A4037">
            <w:pPr>
              <w:pStyle w:val="TAC"/>
              <w:rPr>
                <w:rFonts w:cs="Arial"/>
                <w:szCs w:val="18"/>
                <w:lang w:val="en-US" w:eastAsia="zh-CN"/>
              </w:rPr>
            </w:pPr>
            <w:r w:rsidRPr="0073594C">
              <w:rPr>
                <w:rFonts w:cs="Arial"/>
                <w:szCs w:val="18"/>
                <w:lang w:val="en-US" w:eastAsia="zh-CN"/>
              </w:rPr>
              <w:t>CA_n</w:t>
            </w:r>
            <w:r>
              <w:rPr>
                <w:rFonts w:cs="Arial"/>
                <w:szCs w:val="18"/>
                <w:lang w:val="en-US" w:eastAsia="zh-CN"/>
              </w:rPr>
              <w:t>3</w:t>
            </w:r>
            <w:r w:rsidRPr="0073594C">
              <w:rPr>
                <w:rFonts w:cs="Arial"/>
                <w:szCs w:val="18"/>
                <w:lang w:val="en-US" w:eastAsia="zh-CN"/>
              </w:rPr>
              <w:t>A-n</w:t>
            </w:r>
            <w:r>
              <w:rPr>
                <w:rFonts w:cs="Arial"/>
                <w:szCs w:val="18"/>
                <w:lang w:val="en-US" w:eastAsia="zh-CN"/>
              </w:rPr>
              <w:t>105</w:t>
            </w:r>
            <w:r w:rsidRPr="0073594C">
              <w:rPr>
                <w:rFonts w:cs="Arial"/>
                <w:szCs w:val="18"/>
                <w:lang w:val="en-US" w:eastAsia="zh-CN"/>
              </w:rPr>
              <w:t>A</w:t>
            </w:r>
          </w:p>
        </w:tc>
        <w:tc>
          <w:tcPr>
            <w:tcW w:w="730" w:type="dxa"/>
            <w:tcBorders>
              <w:left w:val="single" w:sz="4" w:space="0" w:color="auto"/>
              <w:right w:val="single" w:sz="4" w:space="0" w:color="auto"/>
            </w:tcBorders>
            <w:vAlign w:val="center"/>
          </w:tcPr>
          <w:p w14:paraId="38BAAF03" w14:textId="77777777" w:rsidR="005D0299" w:rsidRPr="0073594C" w:rsidRDefault="005D0299" w:rsidP="005A4037">
            <w:pPr>
              <w:pStyle w:val="TAC"/>
              <w:rPr>
                <w:rFonts w:cs="Arial"/>
                <w:szCs w:val="18"/>
                <w:lang w:val="en-US" w:eastAsia="zh-CN"/>
              </w:rPr>
            </w:pPr>
            <w:r>
              <w:rPr>
                <w:rFonts w:cs="Arial"/>
                <w:color w:val="000000"/>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CD8D895" w14:textId="77777777" w:rsidR="005D0299" w:rsidRPr="0073594C" w:rsidRDefault="005D0299" w:rsidP="005A4037">
            <w:pPr>
              <w:keepNext/>
              <w:keepLines/>
              <w:spacing w:after="0"/>
              <w:jc w:val="center"/>
              <w:textAlignment w:val="bottom"/>
              <w:rPr>
                <w:rFonts w:ascii="Arial" w:hAnsi="Arial" w:cs="Arial"/>
                <w:szCs w:val="18"/>
                <w:lang w:val="en-US" w:eastAsia="zh-CN"/>
              </w:rPr>
            </w:pPr>
            <w:r w:rsidRPr="002C3A0A">
              <w:rPr>
                <w:rFonts w:ascii="Arial" w:hAnsi="Arial" w:cs="Arial"/>
                <w:sz w:val="18"/>
                <w:szCs w:val="18"/>
              </w:rPr>
              <w:t>5, 10, 15, 20, 25, 30, 40, 50</w:t>
            </w:r>
          </w:p>
        </w:tc>
        <w:tc>
          <w:tcPr>
            <w:tcW w:w="1360" w:type="dxa"/>
            <w:tcBorders>
              <w:left w:val="single" w:sz="4" w:space="0" w:color="auto"/>
              <w:bottom w:val="nil"/>
              <w:right w:val="single" w:sz="4" w:space="0" w:color="auto"/>
            </w:tcBorders>
            <w:shd w:val="clear" w:color="auto" w:fill="auto"/>
            <w:vAlign w:val="center"/>
          </w:tcPr>
          <w:p w14:paraId="55F9CBCE" w14:textId="77777777" w:rsidR="005D0299" w:rsidRPr="0073594C" w:rsidRDefault="005D0299" w:rsidP="005A4037">
            <w:pPr>
              <w:pStyle w:val="TAC"/>
              <w:rPr>
                <w:szCs w:val="18"/>
                <w:lang w:val="en-US" w:eastAsia="zh-CN"/>
              </w:rPr>
            </w:pPr>
            <w:r w:rsidRPr="0073594C">
              <w:rPr>
                <w:rFonts w:hint="eastAsia"/>
                <w:szCs w:val="18"/>
                <w:lang w:val="en-US" w:eastAsia="zh-CN"/>
              </w:rPr>
              <w:t>0</w:t>
            </w:r>
          </w:p>
        </w:tc>
      </w:tr>
      <w:tr w:rsidR="005D0299" w:rsidRPr="0073594C" w14:paraId="215CF370" w14:textId="77777777" w:rsidTr="005A4037">
        <w:trPr>
          <w:trHeight w:val="187"/>
        </w:trPr>
        <w:tc>
          <w:tcPr>
            <w:tcW w:w="1983" w:type="dxa"/>
            <w:tcBorders>
              <w:top w:val="nil"/>
              <w:left w:val="single" w:sz="4" w:space="0" w:color="auto"/>
              <w:bottom w:val="nil"/>
              <w:right w:val="single" w:sz="4" w:space="0" w:color="auto"/>
            </w:tcBorders>
            <w:shd w:val="clear" w:color="auto" w:fill="auto"/>
            <w:vAlign w:val="center"/>
          </w:tcPr>
          <w:p w14:paraId="5B4ED760" w14:textId="77777777" w:rsidR="005D0299" w:rsidRPr="0073594C" w:rsidRDefault="005D0299" w:rsidP="005A4037">
            <w:pPr>
              <w:pStyle w:val="TAC"/>
              <w:jc w:val="left"/>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AA96FFD" w14:textId="77777777" w:rsidR="005D0299" w:rsidRPr="0073594C" w:rsidRDefault="005D0299" w:rsidP="005A4037">
            <w:pPr>
              <w:pStyle w:val="TAC"/>
              <w:rPr>
                <w:rFonts w:cs="Arial"/>
                <w:szCs w:val="18"/>
                <w:lang w:val="en-US" w:eastAsia="zh-CN"/>
              </w:rPr>
            </w:pPr>
            <w:r w:rsidRPr="0073594C">
              <w:rPr>
                <w:rFonts w:cs="Arial"/>
                <w:szCs w:val="18"/>
                <w:lang w:val="en-US" w:eastAsia="zh-CN"/>
              </w:rPr>
              <w:t>CA_n</w:t>
            </w:r>
            <w:r>
              <w:rPr>
                <w:rFonts w:cs="Arial"/>
                <w:szCs w:val="18"/>
                <w:lang w:val="en-US" w:eastAsia="zh-CN"/>
              </w:rPr>
              <w:t>40</w:t>
            </w:r>
            <w:r w:rsidRPr="0073594C">
              <w:rPr>
                <w:rFonts w:cs="Arial"/>
                <w:szCs w:val="18"/>
                <w:lang w:val="en-US" w:eastAsia="zh-CN"/>
              </w:rPr>
              <w:t>A-n</w:t>
            </w:r>
            <w:r>
              <w:rPr>
                <w:rFonts w:cs="Arial"/>
                <w:szCs w:val="18"/>
                <w:lang w:val="en-US" w:eastAsia="zh-CN"/>
              </w:rPr>
              <w:t>105</w:t>
            </w:r>
            <w:r w:rsidRPr="0073594C">
              <w:rPr>
                <w:rFonts w:cs="Arial"/>
                <w:szCs w:val="18"/>
                <w:lang w:val="en-US" w:eastAsia="zh-CN"/>
              </w:rPr>
              <w:t>A</w:t>
            </w:r>
          </w:p>
        </w:tc>
        <w:tc>
          <w:tcPr>
            <w:tcW w:w="730" w:type="dxa"/>
            <w:tcBorders>
              <w:left w:val="single" w:sz="4" w:space="0" w:color="auto"/>
              <w:right w:val="single" w:sz="4" w:space="0" w:color="auto"/>
            </w:tcBorders>
            <w:vAlign w:val="center"/>
          </w:tcPr>
          <w:p w14:paraId="513A2F40" w14:textId="77777777" w:rsidR="005D0299" w:rsidRPr="0073594C" w:rsidRDefault="005D0299" w:rsidP="005A4037">
            <w:pPr>
              <w:pStyle w:val="TAC"/>
              <w:rPr>
                <w:rFonts w:cs="Arial"/>
                <w:szCs w:val="18"/>
                <w:lang w:val="en-US" w:eastAsia="zh-CN"/>
              </w:rPr>
            </w:pPr>
            <w:r>
              <w:rPr>
                <w:rFonts w:eastAsia="宋体" w:cs="Arial"/>
                <w:color w:val="000000"/>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0338B48" w14:textId="77777777" w:rsidR="005D0299" w:rsidRPr="0073594C" w:rsidRDefault="005D0299" w:rsidP="005A4037">
            <w:pPr>
              <w:keepNext/>
              <w:keepLines/>
              <w:spacing w:after="0"/>
              <w:jc w:val="center"/>
              <w:textAlignment w:val="bottom"/>
              <w:rPr>
                <w:rFonts w:ascii="Arial" w:hAnsi="Arial" w:cs="Arial"/>
                <w:szCs w:val="18"/>
                <w:lang w:val="en-US" w:eastAsia="zh-CN"/>
              </w:rPr>
            </w:pPr>
            <w:r>
              <w:rPr>
                <w:rFonts w:ascii="Arial" w:hAnsi="Arial" w:cs="Arial"/>
                <w:sz w:val="18"/>
                <w:szCs w:val="18"/>
                <w:lang w:val="en-US" w:eastAsia="zh-CN" w:bidi="ar"/>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14732B9D" w14:textId="77777777" w:rsidR="005D0299" w:rsidRPr="0073594C" w:rsidRDefault="005D0299" w:rsidP="005A4037">
            <w:pPr>
              <w:pStyle w:val="TAC"/>
              <w:rPr>
                <w:szCs w:val="18"/>
                <w:lang w:val="en-US" w:eastAsia="zh-CN"/>
              </w:rPr>
            </w:pPr>
          </w:p>
        </w:tc>
      </w:tr>
      <w:tr w:rsidR="005D0299" w:rsidRPr="0073594C" w14:paraId="7A463F42" w14:textId="77777777" w:rsidTr="005A40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F3DB85" w14:textId="77777777" w:rsidR="005D0299" w:rsidRPr="0073594C" w:rsidRDefault="005D0299" w:rsidP="005A4037">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3929E5" w14:textId="77777777" w:rsidR="005D0299" w:rsidRPr="0073594C" w:rsidRDefault="005D0299" w:rsidP="005A4037">
            <w:pPr>
              <w:pStyle w:val="TAC"/>
              <w:jc w:val="left"/>
              <w:rPr>
                <w:rFonts w:cs="Arial"/>
                <w:szCs w:val="18"/>
                <w:lang w:val="en-US" w:eastAsia="zh-CN"/>
              </w:rPr>
            </w:pPr>
          </w:p>
        </w:tc>
        <w:tc>
          <w:tcPr>
            <w:tcW w:w="730" w:type="dxa"/>
            <w:tcBorders>
              <w:left w:val="single" w:sz="4" w:space="0" w:color="auto"/>
              <w:right w:val="single" w:sz="4" w:space="0" w:color="auto"/>
            </w:tcBorders>
            <w:vAlign w:val="center"/>
          </w:tcPr>
          <w:p w14:paraId="67093950" w14:textId="77777777" w:rsidR="005D0299" w:rsidRPr="0073594C" w:rsidRDefault="005D0299" w:rsidP="005A4037">
            <w:pPr>
              <w:pStyle w:val="TAC"/>
              <w:rPr>
                <w:rFonts w:cs="Arial"/>
                <w:szCs w:val="18"/>
                <w:lang w:val="en-US" w:eastAsia="zh-CN"/>
              </w:rPr>
            </w:pPr>
            <w:r>
              <w:rPr>
                <w:rFonts w:cs="Arial"/>
                <w:szCs w:val="18"/>
                <w:lang w:val="en-US" w:eastAsia="zh-CN"/>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67E8AD78" w14:textId="77777777" w:rsidR="005D0299" w:rsidRPr="0073594C" w:rsidRDefault="005D0299" w:rsidP="005A4037">
            <w:pPr>
              <w:keepNext/>
              <w:keepLines/>
              <w:spacing w:after="0"/>
              <w:jc w:val="center"/>
              <w:textAlignment w:val="bottom"/>
              <w:rPr>
                <w:rFonts w:ascii="Arial" w:eastAsia="宋体" w:hAnsi="Arial" w:cs="Arial"/>
                <w:sz w:val="18"/>
                <w:szCs w:val="18"/>
                <w:lang w:val="en-US" w:eastAsia="zh-CN" w:bidi="ar"/>
              </w:rPr>
            </w:pPr>
            <w:r w:rsidRPr="002C3A0A">
              <w:rPr>
                <w:rFonts w:ascii="Arial" w:hAnsi="Arial" w:cs="Arial"/>
                <w:sz w:val="18"/>
                <w:szCs w:val="18"/>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53B4A6" w14:textId="77777777" w:rsidR="005D0299" w:rsidRPr="0073594C" w:rsidRDefault="005D0299" w:rsidP="005A4037">
            <w:pPr>
              <w:pStyle w:val="TAC"/>
              <w:rPr>
                <w:szCs w:val="18"/>
                <w:lang w:val="en-US" w:eastAsia="zh-CN"/>
              </w:rPr>
            </w:pPr>
          </w:p>
        </w:tc>
      </w:tr>
    </w:tbl>
    <w:p w14:paraId="73F5C9F3" w14:textId="77777777" w:rsidR="005D0299" w:rsidRPr="0073594C" w:rsidRDefault="005D0299" w:rsidP="005D0299">
      <w:pPr>
        <w:pStyle w:val="EditorsNote"/>
        <w:ind w:left="284" w:firstLine="0"/>
      </w:pPr>
      <w:r w:rsidRPr="0073594C">
        <w:rPr>
          <w:lang w:val="en-US" w:eastAsia="zh-CN"/>
        </w:rPr>
        <w:t xml:space="preserve"> </w:t>
      </w:r>
    </w:p>
    <w:p w14:paraId="37515C99" w14:textId="339E4887" w:rsidR="005D0299" w:rsidRPr="006A0293" w:rsidRDefault="005D0299" w:rsidP="005D0299">
      <w:pPr>
        <w:pStyle w:val="41"/>
      </w:pPr>
      <w:bookmarkStart w:id="644" w:name="_Toc136288560"/>
      <w:r>
        <w:t>5.61</w:t>
      </w:r>
      <w:r w:rsidRPr="0073594C">
        <w:t>.1.3</w:t>
      </w:r>
      <w:r w:rsidRPr="0073594C">
        <w:tab/>
      </w:r>
      <w:r w:rsidRPr="006A0293">
        <w:t>∆T</w:t>
      </w:r>
      <w:r w:rsidRPr="006A0293">
        <w:rPr>
          <w:vertAlign w:val="subscript"/>
        </w:rPr>
        <w:t>IB,c</w:t>
      </w:r>
      <w:r w:rsidRPr="006A0293">
        <w:t xml:space="preserve"> and ∆R</w:t>
      </w:r>
      <w:r w:rsidRPr="006A0293">
        <w:rPr>
          <w:vertAlign w:val="subscript"/>
        </w:rPr>
        <w:t>IB,c</w:t>
      </w:r>
      <w:r w:rsidRPr="006A0293">
        <w:t xml:space="preserve"> values</w:t>
      </w:r>
      <w:bookmarkEnd w:id="644"/>
    </w:p>
    <w:p w14:paraId="475A3405" w14:textId="77777777" w:rsidR="005D0299" w:rsidRPr="0073594C" w:rsidRDefault="005D0299" w:rsidP="005D0299">
      <w:r w:rsidRPr="0073594C">
        <w:t xml:space="preserve">For </w:t>
      </w:r>
      <w:r w:rsidRPr="0073594C">
        <w:rPr>
          <w:lang w:val="en-US" w:eastAsia="zh-CN"/>
        </w:rPr>
        <w:t>CA_n</w:t>
      </w:r>
      <w:r>
        <w:rPr>
          <w:lang w:val="en-US" w:eastAsia="zh-CN"/>
        </w:rPr>
        <w:t>3</w:t>
      </w:r>
      <w:r w:rsidRPr="0073594C">
        <w:rPr>
          <w:lang w:val="en-US" w:eastAsia="zh-CN"/>
        </w:rPr>
        <w:t>-n</w:t>
      </w:r>
      <w:r>
        <w:rPr>
          <w:lang w:val="en-US" w:eastAsia="zh-CN"/>
        </w:rPr>
        <w:t>40</w:t>
      </w:r>
      <w:r w:rsidRPr="0073594C">
        <w:rPr>
          <w:lang w:val="en-US" w:eastAsia="zh-CN"/>
        </w:rPr>
        <w:t>-n</w:t>
      </w:r>
      <w:r>
        <w:rPr>
          <w:lang w:val="en-US" w:eastAsia="zh-CN"/>
        </w:rPr>
        <w:t>105</w:t>
      </w:r>
      <w:r w:rsidRPr="0073594C">
        <w:t>, the</w:t>
      </w:r>
      <w:r w:rsidRPr="0073594C">
        <w:rPr>
          <w:lang w:eastAsia="zh-CN"/>
        </w:rPr>
        <w:t xml:space="preserve"> </w:t>
      </w:r>
      <w:r w:rsidRPr="0073594C">
        <w:sym w:font="Symbol" w:char="F044"/>
      </w:r>
      <w:r w:rsidRPr="0073594C">
        <w:t>T</w:t>
      </w:r>
      <w:r w:rsidRPr="0073594C">
        <w:rPr>
          <w:vertAlign w:val="subscript"/>
        </w:rPr>
        <w:t>IB,c</w:t>
      </w:r>
      <w:r w:rsidRPr="0073594C">
        <w:t xml:space="preserve"> and</w:t>
      </w:r>
      <w:r w:rsidRPr="0073594C">
        <w:rPr>
          <w:lang w:eastAsia="zh-CN"/>
        </w:rPr>
        <w:t xml:space="preserve"> </w:t>
      </w:r>
      <w:r w:rsidRPr="0073594C">
        <w:sym w:font="Symbol" w:char="F044"/>
      </w:r>
      <w:r w:rsidRPr="0073594C">
        <w:t>R</w:t>
      </w:r>
      <w:r w:rsidRPr="0073594C">
        <w:rPr>
          <w:vertAlign w:val="subscript"/>
        </w:rPr>
        <w:t>IB</w:t>
      </w:r>
      <w:r w:rsidRPr="0073594C">
        <w:rPr>
          <w:vertAlign w:val="subscript"/>
          <w:lang w:eastAsia="zh-CN"/>
        </w:rPr>
        <w:t>,c</w:t>
      </w:r>
      <w:r w:rsidRPr="0073594C">
        <w:t xml:space="preserve"> values are </w:t>
      </w:r>
      <w:r>
        <w:t>taken from the fallbacks.</w:t>
      </w:r>
    </w:p>
    <w:p w14:paraId="6A8A86DF" w14:textId="7ABBCEB5" w:rsidR="005D0299" w:rsidRPr="0073594C" w:rsidRDefault="005D0299" w:rsidP="005D0299">
      <w:pPr>
        <w:pStyle w:val="TH"/>
        <w:rPr>
          <w:rFonts w:cs="Arial"/>
        </w:rPr>
      </w:pPr>
      <w:r w:rsidRPr="0073594C">
        <w:rPr>
          <w:rFonts w:cs="Arial"/>
        </w:rPr>
        <w:t xml:space="preserve">Table </w:t>
      </w:r>
      <w:r>
        <w:rPr>
          <w:rFonts w:cs="Arial" w:hint="eastAsia"/>
          <w:lang w:val="en-US" w:eastAsia="zh-CN"/>
        </w:rPr>
        <w:t>5.</w:t>
      </w:r>
      <w:r>
        <w:rPr>
          <w:rFonts w:cs="Arial"/>
          <w:lang w:val="en-US" w:eastAsia="zh-CN"/>
        </w:rPr>
        <w:t>61</w:t>
      </w:r>
      <w:r w:rsidRPr="0073594C">
        <w:rPr>
          <w:rFonts w:cs="Arial"/>
        </w:rPr>
        <w:t>.</w:t>
      </w:r>
      <w:r w:rsidRPr="0073594C">
        <w:rPr>
          <w:rFonts w:cs="Arial"/>
          <w:lang w:val="en-US" w:eastAsia="zh-CN"/>
        </w:rPr>
        <w:t>1.</w:t>
      </w:r>
      <w:r w:rsidRPr="0073594C">
        <w:rPr>
          <w:rFonts w:cs="Arial"/>
        </w:rPr>
        <w:t>3</w:t>
      </w:r>
      <w:r w:rsidRPr="0073594C">
        <w:rPr>
          <w:rFonts w:cs="Arial"/>
          <w:lang w:eastAsia="zh-CN"/>
        </w:rPr>
        <w:t>-</w:t>
      </w:r>
      <w:r w:rsidRPr="0073594C">
        <w:rPr>
          <w:rFonts w:cs="Arial"/>
        </w:rPr>
        <w:t>1: ΔT</w:t>
      </w:r>
      <w:r w:rsidRPr="0073594C">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5D0299" w:rsidRPr="0073594C" w14:paraId="242F78D3" w14:textId="77777777" w:rsidTr="005A4037">
        <w:trPr>
          <w:jc w:val="center"/>
        </w:trPr>
        <w:tc>
          <w:tcPr>
            <w:tcW w:w="2336" w:type="dxa"/>
            <w:vMerge w:val="restart"/>
            <w:tcBorders>
              <w:top w:val="single" w:sz="4" w:space="0" w:color="auto"/>
              <w:left w:val="single" w:sz="4" w:space="0" w:color="auto"/>
              <w:right w:val="single" w:sz="4" w:space="0" w:color="auto"/>
            </w:tcBorders>
          </w:tcPr>
          <w:p w14:paraId="5F64F7CB" w14:textId="77777777" w:rsidR="005D0299" w:rsidRPr="0073594C" w:rsidRDefault="005D0299" w:rsidP="005A4037">
            <w:pPr>
              <w:keepNext/>
              <w:keepLines/>
              <w:spacing w:after="0"/>
              <w:jc w:val="center"/>
              <w:rPr>
                <w:rFonts w:ascii="Arial" w:eastAsia="宋体" w:hAnsi="Arial"/>
                <w:b/>
                <w:color w:val="000000" w:themeColor="text1"/>
                <w:sz w:val="18"/>
              </w:rPr>
            </w:pPr>
            <w:r w:rsidRPr="0073594C">
              <w:rPr>
                <w:rFonts w:ascii="Arial" w:eastAsia="宋体" w:hAnsi="Arial"/>
                <w:b/>
                <w:color w:val="000000" w:themeColor="text1"/>
                <w:sz w:val="18"/>
              </w:rPr>
              <w:t xml:space="preserve">Inter-band </w:t>
            </w:r>
            <w:r w:rsidRPr="0073594C">
              <w:rPr>
                <w:rFonts w:ascii="Arial" w:eastAsia="宋体" w:hAnsi="Arial"/>
                <w:b/>
                <w:color w:val="000000" w:themeColor="text1"/>
                <w:sz w:val="18"/>
                <w:lang w:eastAsia="zh-CN"/>
              </w:rPr>
              <w:t>CA</w:t>
            </w:r>
            <w:r w:rsidRPr="0073594C">
              <w:rPr>
                <w:rFonts w:ascii="Arial" w:eastAsia="宋体" w:hAnsi="Arial"/>
                <w:b/>
                <w:color w:val="000000" w:themeColor="text1"/>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F831E55" w14:textId="77777777" w:rsidR="005D0299" w:rsidRPr="0073594C" w:rsidRDefault="005D0299" w:rsidP="005A4037">
            <w:pPr>
              <w:keepNext/>
              <w:keepLines/>
              <w:spacing w:after="0"/>
              <w:jc w:val="center"/>
              <w:rPr>
                <w:rFonts w:ascii="Arial" w:eastAsia="宋体" w:hAnsi="Arial"/>
                <w:b/>
                <w:color w:val="000000" w:themeColor="text1"/>
                <w:sz w:val="18"/>
              </w:rPr>
            </w:pPr>
            <w:r w:rsidRPr="0073594C">
              <w:rPr>
                <w:rFonts w:ascii="Arial" w:eastAsia="宋体" w:hAnsi="Arial"/>
                <w:b/>
                <w:color w:val="000000" w:themeColor="text1"/>
                <w:sz w:val="18"/>
              </w:rPr>
              <w:t>ΔT</w:t>
            </w:r>
            <w:r w:rsidRPr="0073594C">
              <w:rPr>
                <w:rFonts w:ascii="Arial" w:eastAsia="宋体" w:hAnsi="Arial"/>
                <w:b/>
                <w:color w:val="000000" w:themeColor="text1"/>
                <w:sz w:val="18"/>
                <w:vertAlign w:val="subscript"/>
              </w:rPr>
              <w:t>IB,c</w:t>
            </w:r>
            <w:r w:rsidRPr="0073594C">
              <w:rPr>
                <w:rFonts w:ascii="Arial" w:eastAsia="宋体" w:hAnsi="Arial"/>
                <w:b/>
                <w:color w:val="000000" w:themeColor="text1"/>
                <w:sz w:val="18"/>
              </w:rPr>
              <w:t xml:space="preserve"> for NR bands (dB)</w:t>
            </w:r>
            <w:r w:rsidRPr="0073594C">
              <w:rPr>
                <w:rFonts w:ascii="Arial" w:eastAsia="宋体" w:hAnsi="Arial"/>
                <w:b/>
                <w:color w:val="000000" w:themeColor="text1"/>
                <w:sz w:val="18"/>
                <w:vertAlign w:val="superscript"/>
              </w:rPr>
              <w:t>*</w:t>
            </w:r>
          </w:p>
        </w:tc>
      </w:tr>
      <w:tr w:rsidR="005D0299" w:rsidRPr="0073594C" w14:paraId="64B220A6" w14:textId="77777777" w:rsidTr="005A4037">
        <w:trPr>
          <w:jc w:val="center"/>
        </w:trPr>
        <w:tc>
          <w:tcPr>
            <w:tcW w:w="2336" w:type="dxa"/>
            <w:vMerge/>
            <w:tcBorders>
              <w:left w:val="single" w:sz="4" w:space="0" w:color="auto"/>
              <w:bottom w:val="single" w:sz="4" w:space="0" w:color="auto"/>
              <w:right w:val="single" w:sz="4" w:space="0" w:color="auto"/>
            </w:tcBorders>
          </w:tcPr>
          <w:p w14:paraId="4C3AF73D" w14:textId="77777777" w:rsidR="005D0299" w:rsidRPr="0073594C" w:rsidRDefault="005D0299" w:rsidP="005A4037">
            <w:pPr>
              <w:keepNext/>
              <w:keepLines/>
              <w:spacing w:after="0"/>
              <w:jc w:val="center"/>
              <w:rPr>
                <w:rFonts w:ascii="Arial" w:eastAsia="宋体"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D2BCF08" w14:textId="77777777" w:rsidR="005D0299" w:rsidRPr="0073594C" w:rsidRDefault="005D0299" w:rsidP="005A4037">
            <w:pPr>
              <w:keepNext/>
              <w:keepLines/>
              <w:spacing w:after="0"/>
              <w:jc w:val="center"/>
              <w:rPr>
                <w:rFonts w:ascii="Arial" w:eastAsia="宋体" w:hAnsi="Arial"/>
                <w:b/>
                <w:color w:val="000000" w:themeColor="text1"/>
                <w:sz w:val="18"/>
              </w:rPr>
            </w:pPr>
            <w:r w:rsidRPr="0073594C">
              <w:rPr>
                <w:rFonts w:ascii="Arial" w:eastAsia="宋体" w:hAnsi="Arial"/>
                <w:b/>
                <w:color w:val="000000" w:themeColor="text1"/>
                <w:sz w:val="18"/>
              </w:rPr>
              <w:t>Component band in order of bands in configuration</w:t>
            </w:r>
            <w:r w:rsidRPr="0073594C">
              <w:rPr>
                <w:rFonts w:ascii="Arial" w:eastAsia="宋体" w:hAnsi="Arial"/>
                <w:b/>
                <w:color w:val="000000" w:themeColor="text1"/>
                <w:sz w:val="18"/>
                <w:vertAlign w:val="superscript"/>
              </w:rPr>
              <w:t>**</w:t>
            </w:r>
          </w:p>
        </w:tc>
      </w:tr>
      <w:tr w:rsidR="005D0299" w:rsidRPr="0073594C" w14:paraId="723CC6A7" w14:textId="77777777" w:rsidTr="005A403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09B69BB" w14:textId="77777777" w:rsidR="005D0299" w:rsidRPr="0073594C" w:rsidRDefault="005D0299" w:rsidP="005A4037">
            <w:pPr>
              <w:keepNext/>
              <w:keepLines/>
              <w:spacing w:after="0"/>
              <w:jc w:val="center"/>
              <w:rPr>
                <w:rFonts w:ascii="Arial" w:eastAsia="宋体" w:hAnsi="Arial"/>
                <w:color w:val="000000" w:themeColor="text1"/>
                <w:sz w:val="18"/>
                <w:lang w:val="en-US" w:eastAsia="zh-CN"/>
              </w:rPr>
            </w:pPr>
            <w:r w:rsidRPr="0073594C">
              <w:rPr>
                <w:rFonts w:ascii="Arial" w:eastAsia="宋体" w:hAnsi="Arial"/>
                <w:color w:val="000000"/>
                <w:sz w:val="18"/>
                <w:lang w:eastAsia="zh-CN"/>
              </w:rPr>
              <w:t>CA_n</w:t>
            </w:r>
            <w:r>
              <w:rPr>
                <w:rFonts w:ascii="Arial" w:eastAsia="宋体" w:hAnsi="Arial"/>
                <w:color w:val="000000"/>
                <w:sz w:val="18"/>
                <w:lang w:eastAsia="zh-CN"/>
              </w:rPr>
              <w:t>3A</w:t>
            </w:r>
            <w:r w:rsidRPr="0073594C">
              <w:rPr>
                <w:rFonts w:ascii="Arial" w:eastAsia="宋体" w:hAnsi="Arial"/>
                <w:color w:val="000000"/>
                <w:sz w:val="18"/>
                <w:lang w:eastAsia="zh-CN"/>
              </w:rPr>
              <w:t>-n</w:t>
            </w:r>
            <w:r>
              <w:rPr>
                <w:rFonts w:ascii="Arial" w:eastAsia="宋体" w:hAnsi="Arial"/>
                <w:color w:val="000000"/>
                <w:sz w:val="18"/>
                <w:lang w:eastAsia="zh-CN"/>
              </w:rPr>
              <w:t>40A</w:t>
            </w:r>
            <w:r w:rsidRPr="0073594C">
              <w:rPr>
                <w:rFonts w:ascii="Arial" w:eastAsia="宋体" w:hAnsi="Arial"/>
                <w:color w:val="000000"/>
                <w:sz w:val="18"/>
                <w:lang w:eastAsia="zh-CN"/>
              </w:rPr>
              <w:t>-n</w:t>
            </w:r>
            <w:r>
              <w:rPr>
                <w:rFonts w:ascii="Arial" w:eastAsia="宋体" w:hAnsi="Arial"/>
                <w:color w:val="000000"/>
                <w:sz w:val="18"/>
                <w:lang w:eastAsia="zh-CN"/>
              </w:rPr>
              <w:t>105A</w:t>
            </w:r>
          </w:p>
        </w:tc>
        <w:tc>
          <w:tcPr>
            <w:tcW w:w="1968" w:type="dxa"/>
            <w:tcBorders>
              <w:top w:val="single" w:sz="4" w:space="0" w:color="auto"/>
              <w:left w:val="single" w:sz="4" w:space="0" w:color="auto"/>
              <w:bottom w:val="single" w:sz="4" w:space="0" w:color="auto"/>
              <w:right w:val="single" w:sz="4" w:space="0" w:color="auto"/>
            </w:tcBorders>
            <w:vAlign w:val="center"/>
          </w:tcPr>
          <w:p w14:paraId="0533F438" w14:textId="77777777" w:rsidR="005D0299" w:rsidRPr="0073594C" w:rsidRDefault="005D0299" w:rsidP="005A4037">
            <w:pPr>
              <w:keepNext/>
              <w:keepLines/>
              <w:spacing w:after="0"/>
              <w:jc w:val="center"/>
              <w:rPr>
                <w:rFonts w:ascii="Arial" w:eastAsia="宋体" w:hAnsi="Arial"/>
                <w:color w:val="000000" w:themeColor="text1"/>
                <w:sz w:val="18"/>
                <w:lang w:val="en-US" w:eastAsia="zh-CN"/>
              </w:rPr>
            </w:pPr>
            <w:r>
              <w:rPr>
                <w:rFonts w:ascii="Arial" w:eastAsia="宋体" w:hAnsi="Arial"/>
                <w:color w:val="000000" w:themeColor="text1"/>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52CAE2F" w14:textId="77777777" w:rsidR="005D0299" w:rsidRPr="0073594C" w:rsidRDefault="005D0299" w:rsidP="005A4037">
            <w:pPr>
              <w:keepNext/>
              <w:keepLines/>
              <w:spacing w:after="0"/>
              <w:jc w:val="center"/>
              <w:rPr>
                <w:rFonts w:ascii="Arial" w:eastAsia="宋体" w:hAnsi="Arial"/>
                <w:color w:val="000000" w:themeColor="text1"/>
                <w:sz w:val="18"/>
                <w:lang w:val="en-US" w:eastAsia="zh-CN"/>
              </w:rPr>
            </w:pPr>
            <w:r>
              <w:rPr>
                <w:rFonts w:ascii="Arial" w:eastAsia="宋体" w:hAnsi="Arial"/>
                <w:color w:val="000000" w:themeColor="text1"/>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E231080" w14:textId="77777777" w:rsidR="005D0299" w:rsidRPr="0073594C" w:rsidRDefault="005D0299" w:rsidP="005A4037">
            <w:pPr>
              <w:keepNext/>
              <w:keepLines/>
              <w:spacing w:after="0"/>
              <w:jc w:val="center"/>
              <w:rPr>
                <w:rFonts w:ascii="Arial" w:eastAsia="宋体" w:hAnsi="Arial"/>
                <w:color w:val="000000" w:themeColor="text1"/>
                <w:sz w:val="18"/>
                <w:lang w:val="en-US" w:eastAsia="zh-CN"/>
              </w:rPr>
            </w:pPr>
            <w:r>
              <w:rPr>
                <w:rFonts w:ascii="Arial" w:eastAsia="宋体" w:hAnsi="Arial"/>
                <w:color w:val="000000" w:themeColor="text1"/>
                <w:sz w:val="18"/>
                <w:lang w:val="en-US" w:eastAsia="zh-CN"/>
              </w:rPr>
              <w:t>0.6</w:t>
            </w:r>
          </w:p>
        </w:tc>
      </w:tr>
      <w:tr w:rsidR="005D0299" w:rsidRPr="0073594C" w14:paraId="73C23D2F" w14:textId="77777777" w:rsidTr="005A4037">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209DF1CD" w14:textId="77777777" w:rsidR="005D0299" w:rsidRPr="0073594C" w:rsidRDefault="005D0299" w:rsidP="005A4037">
            <w:pPr>
              <w:keepNext/>
              <w:keepLines/>
              <w:spacing w:after="0"/>
              <w:ind w:left="851" w:hanging="851"/>
              <w:rPr>
                <w:rFonts w:ascii="Arial" w:hAnsi="Arial"/>
                <w:color w:val="000000" w:themeColor="text1"/>
                <w:sz w:val="18"/>
                <w:lang w:eastAsia="ja-JP"/>
              </w:rPr>
            </w:pPr>
            <w:r w:rsidRPr="0073594C">
              <w:rPr>
                <w:rFonts w:ascii="Arial" w:hAnsi="Arial"/>
                <w:color w:val="000000" w:themeColor="text1"/>
                <w:sz w:val="18"/>
                <w:lang w:eastAsia="ja-JP"/>
              </w:rPr>
              <w:t>NOTE *:</w:t>
            </w:r>
            <w:r w:rsidRPr="0073594C">
              <w:rPr>
                <w:rFonts w:ascii="Arial" w:hAnsi="Arial"/>
                <w:color w:val="000000" w:themeColor="text1"/>
                <w:sz w:val="18"/>
                <w:lang w:eastAsia="ja-JP"/>
              </w:rPr>
              <w:tab/>
              <w:t>“-” denotes ΔT</w:t>
            </w:r>
            <w:r w:rsidRPr="0073594C">
              <w:rPr>
                <w:rFonts w:ascii="Arial" w:hAnsi="Arial"/>
                <w:color w:val="000000" w:themeColor="text1"/>
                <w:sz w:val="18"/>
                <w:vertAlign w:val="subscript"/>
                <w:lang w:eastAsia="ja-JP"/>
              </w:rPr>
              <w:t>IB,c</w:t>
            </w:r>
            <w:r w:rsidRPr="0073594C">
              <w:rPr>
                <w:rFonts w:ascii="Arial" w:hAnsi="Arial"/>
                <w:color w:val="000000" w:themeColor="text1"/>
                <w:sz w:val="18"/>
                <w:lang w:eastAsia="ja-JP"/>
              </w:rPr>
              <w:t xml:space="preserve"> = 0.</w:t>
            </w:r>
          </w:p>
          <w:p w14:paraId="66520622" w14:textId="77777777" w:rsidR="005D0299" w:rsidRPr="0073594C" w:rsidRDefault="005D0299" w:rsidP="005A4037">
            <w:pPr>
              <w:keepNext/>
              <w:keepLines/>
              <w:spacing w:after="0"/>
              <w:ind w:left="851" w:hanging="851"/>
              <w:rPr>
                <w:rFonts w:ascii="Arial" w:eastAsia="宋体" w:hAnsi="Arial" w:cs="Arial"/>
                <w:color w:val="000000" w:themeColor="text1"/>
                <w:sz w:val="18"/>
                <w:szCs w:val="22"/>
                <w:lang w:val="en-US" w:eastAsia="zh-CN"/>
              </w:rPr>
            </w:pPr>
            <w:r w:rsidRPr="0073594C">
              <w:rPr>
                <w:rFonts w:ascii="Arial" w:eastAsia="等线" w:hAnsi="Arial"/>
                <w:color w:val="000000" w:themeColor="text1"/>
                <w:sz w:val="18"/>
              </w:rPr>
              <w:t>NOTE **:</w:t>
            </w:r>
            <w:r w:rsidRPr="0073594C">
              <w:rPr>
                <w:rFonts w:ascii="Arial" w:eastAsia="等线" w:hAnsi="Arial"/>
                <w:color w:val="000000" w:themeColor="text1"/>
                <w:sz w:val="18"/>
              </w:rPr>
              <w:tab/>
              <w:t>The component band order in the configuration should be listed by the order of NR bands, such as for CA_n1-n3-n5 the band order from left to right is n1, n3 and n5.</w:t>
            </w:r>
          </w:p>
        </w:tc>
      </w:tr>
    </w:tbl>
    <w:p w14:paraId="7DB2376C" w14:textId="77777777" w:rsidR="005D0299" w:rsidRPr="0073594C" w:rsidRDefault="005D0299" w:rsidP="005D0299">
      <w:pPr>
        <w:keepNext/>
        <w:keepLines/>
        <w:rPr>
          <w:rFonts w:ascii="Arial" w:hAnsi="Arial" w:cs="Arial"/>
        </w:rPr>
      </w:pPr>
    </w:p>
    <w:p w14:paraId="3905141C" w14:textId="24B5A0A5" w:rsidR="005D0299" w:rsidRPr="0073594C" w:rsidRDefault="005D0299" w:rsidP="005D0299">
      <w:pPr>
        <w:pStyle w:val="TH"/>
        <w:rPr>
          <w:rFonts w:cs="Arial"/>
          <w:lang w:eastAsia="zh-CN"/>
        </w:rPr>
      </w:pPr>
      <w:r w:rsidRPr="0073594C">
        <w:rPr>
          <w:rFonts w:cs="Arial"/>
        </w:rPr>
        <w:t xml:space="preserve">Table </w:t>
      </w:r>
      <w:r w:rsidRPr="0073594C">
        <w:rPr>
          <w:rFonts w:cs="Arial"/>
          <w:lang w:val="en-US" w:eastAsia="zh-CN"/>
        </w:rPr>
        <w:t>5</w:t>
      </w:r>
      <w:r w:rsidRPr="0073594C">
        <w:rPr>
          <w:rFonts w:cs="Arial"/>
        </w:rPr>
        <w:t>.</w:t>
      </w:r>
      <w:r>
        <w:rPr>
          <w:rFonts w:cs="Arial"/>
          <w:lang w:val="en-US" w:eastAsia="zh-CN"/>
        </w:rPr>
        <w:t>61</w:t>
      </w:r>
      <w:r w:rsidRPr="0073594C">
        <w:rPr>
          <w:rFonts w:cs="Arial"/>
          <w:lang w:val="en-US" w:eastAsia="zh-CN"/>
        </w:rPr>
        <w:t>.1.</w:t>
      </w:r>
      <w:r w:rsidRPr="0073594C">
        <w:rPr>
          <w:rFonts w:cs="Arial"/>
        </w:rPr>
        <w:t>3-2: ΔR</w:t>
      </w:r>
      <w:r w:rsidRPr="0073594C">
        <w:rPr>
          <w:rFonts w:cs="Arial"/>
          <w:vertAlign w:val="subscript"/>
        </w:rPr>
        <w:t>IB</w:t>
      </w:r>
      <w:r w:rsidRPr="0073594C">
        <w:rPr>
          <w:rFonts w:cs="Arial"/>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2124"/>
        <w:gridCol w:w="2095"/>
        <w:gridCol w:w="1450"/>
      </w:tblGrid>
      <w:tr w:rsidR="005D0299" w:rsidRPr="0073594C" w14:paraId="4E2F9D41" w14:textId="77777777" w:rsidTr="005A4037">
        <w:trPr>
          <w:trHeight w:val="187"/>
          <w:jc w:val="center"/>
        </w:trPr>
        <w:tc>
          <w:tcPr>
            <w:tcW w:w="2551" w:type="dxa"/>
            <w:vMerge w:val="restart"/>
          </w:tcPr>
          <w:p w14:paraId="12E142FA" w14:textId="77777777" w:rsidR="005D0299" w:rsidRPr="0073594C" w:rsidRDefault="005D0299" w:rsidP="005A4037">
            <w:pPr>
              <w:keepNext/>
              <w:keepLines/>
              <w:spacing w:after="0"/>
              <w:jc w:val="center"/>
              <w:rPr>
                <w:rFonts w:ascii="Arial" w:eastAsia="等线" w:hAnsi="Arial"/>
                <w:b/>
                <w:color w:val="000000" w:themeColor="text1"/>
                <w:sz w:val="18"/>
              </w:rPr>
            </w:pPr>
            <w:r w:rsidRPr="0073594C">
              <w:rPr>
                <w:rFonts w:ascii="Arial" w:eastAsia="等线" w:hAnsi="Arial"/>
                <w:b/>
                <w:color w:val="000000" w:themeColor="text1"/>
                <w:sz w:val="18"/>
              </w:rPr>
              <w:t>Inter-band CA combination</w:t>
            </w:r>
          </w:p>
        </w:tc>
        <w:tc>
          <w:tcPr>
            <w:tcW w:w="5666" w:type="dxa"/>
            <w:gridSpan w:val="3"/>
            <w:vAlign w:val="center"/>
          </w:tcPr>
          <w:p w14:paraId="66D32B43" w14:textId="77777777" w:rsidR="005D0299" w:rsidRPr="0073594C" w:rsidRDefault="005D0299" w:rsidP="005A4037">
            <w:pPr>
              <w:keepNext/>
              <w:keepLines/>
              <w:spacing w:after="0"/>
              <w:jc w:val="center"/>
              <w:rPr>
                <w:rFonts w:ascii="Arial" w:eastAsia="等线" w:hAnsi="Arial"/>
                <w:b/>
                <w:color w:val="000000" w:themeColor="text1"/>
                <w:sz w:val="18"/>
              </w:rPr>
            </w:pPr>
            <w:r w:rsidRPr="0073594C">
              <w:rPr>
                <w:rFonts w:ascii="Arial" w:eastAsia="等线" w:hAnsi="Arial"/>
                <w:b/>
                <w:color w:val="000000" w:themeColor="text1"/>
                <w:sz w:val="18"/>
              </w:rPr>
              <w:t>ΔR</w:t>
            </w:r>
            <w:r w:rsidRPr="0073594C">
              <w:rPr>
                <w:rFonts w:ascii="Arial" w:eastAsia="等线" w:hAnsi="Arial"/>
                <w:b/>
                <w:color w:val="000000" w:themeColor="text1"/>
                <w:sz w:val="18"/>
                <w:vertAlign w:val="subscript"/>
              </w:rPr>
              <w:t>IB,c</w:t>
            </w:r>
            <w:r w:rsidRPr="0073594C">
              <w:rPr>
                <w:rFonts w:ascii="Arial" w:eastAsia="等线" w:hAnsi="Arial"/>
                <w:b/>
                <w:color w:val="000000" w:themeColor="text1"/>
                <w:sz w:val="18"/>
              </w:rPr>
              <w:t xml:space="preserve"> for NR bands (dB)</w:t>
            </w:r>
            <w:r w:rsidRPr="0073594C">
              <w:rPr>
                <w:rFonts w:ascii="Arial" w:eastAsia="等线" w:hAnsi="Arial"/>
                <w:b/>
                <w:color w:val="000000" w:themeColor="text1"/>
                <w:sz w:val="18"/>
                <w:vertAlign w:val="superscript"/>
              </w:rPr>
              <w:t>*</w:t>
            </w:r>
          </w:p>
        </w:tc>
      </w:tr>
      <w:tr w:rsidR="005D0299" w:rsidRPr="0073594C" w14:paraId="3E3DC210" w14:textId="77777777" w:rsidTr="005A4037">
        <w:trPr>
          <w:trHeight w:val="187"/>
          <w:jc w:val="center"/>
        </w:trPr>
        <w:tc>
          <w:tcPr>
            <w:tcW w:w="2551" w:type="dxa"/>
            <w:vMerge/>
            <w:tcBorders>
              <w:bottom w:val="single" w:sz="4" w:space="0" w:color="auto"/>
            </w:tcBorders>
          </w:tcPr>
          <w:p w14:paraId="13B0A061" w14:textId="77777777" w:rsidR="005D0299" w:rsidRPr="0073594C" w:rsidRDefault="005D0299" w:rsidP="005A4037">
            <w:pPr>
              <w:keepNext/>
              <w:keepLines/>
              <w:spacing w:after="0"/>
              <w:jc w:val="center"/>
              <w:rPr>
                <w:rFonts w:ascii="Arial" w:eastAsia="等线" w:hAnsi="Arial"/>
                <w:b/>
                <w:color w:val="000000" w:themeColor="text1"/>
                <w:sz w:val="18"/>
              </w:rPr>
            </w:pPr>
          </w:p>
        </w:tc>
        <w:tc>
          <w:tcPr>
            <w:tcW w:w="5666" w:type="dxa"/>
            <w:gridSpan w:val="3"/>
            <w:vAlign w:val="center"/>
          </w:tcPr>
          <w:p w14:paraId="7A0573F0" w14:textId="77777777" w:rsidR="005D0299" w:rsidRPr="0073594C" w:rsidRDefault="005D0299" w:rsidP="005A4037">
            <w:pPr>
              <w:keepNext/>
              <w:keepLines/>
              <w:spacing w:after="0"/>
              <w:jc w:val="center"/>
              <w:rPr>
                <w:rFonts w:ascii="Arial" w:eastAsia="等线" w:hAnsi="Arial"/>
                <w:b/>
                <w:color w:val="000000" w:themeColor="text1"/>
                <w:sz w:val="18"/>
              </w:rPr>
            </w:pPr>
            <w:r w:rsidRPr="0073594C">
              <w:rPr>
                <w:rFonts w:ascii="Arial" w:eastAsia="等线" w:hAnsi="Arial"/>
                <w:b/>
                <w:color w:val="000000" w:themeColor="text1"/>
                <w:sz w:val="18"/>
              </w:rPr>
              <w:t>Component band in order of bands in configuration</w:t>
            </w:r>
            <w:r w:rsidRPr="0073594C">
              <w:rPr>
                <w:rFonts w:ascii="Arial" w:eastAsia="等线" w:hAnsi="Arial"/>
                <w:b/>
                <w:color w:val="000000" w:themeColor="text1"/>
                <w:sz w:val="18"/>
                <w:vertAlign w:val="superscript"/>
              </w:rPr>
              <w:t>**</w:t>
            </w:r>
          </w:p>
        </w:tc>
      </w:tr>
      <w:tr w:rsidR="005D0299" w:rsidRPr="0073594C" w14:paraId="7BE175FF" w14:textId="77777777" w:rsidTr="005A4037">
        <w:trPr>
          <w:trHeight w:val="187"/>
          <w:jc w:val="center"/>
        </w:trPr>
        <w:tc>
          <w:tcPr>
            <w:tcW w:w="2551" w:type="dxa"/>
            <w:tcBorders>
              <w:bottom w:val="single" w:sz="4" w:space="0" w:color="auto"/>
            </w:tcBorders>
            <w:shd w:val="clear" w:color="auto" w:fill="auto"/>
          </w:tcPr>
          <w:p w14:paraId="624AADA9" w14:textId="77777777" w:rsidR="005D0299" w:rsidRPr="0073594C" w:rsidRDefault="005D0299" w:rsidP="005A4037">
            <w:pPr>
              <w:keepNext/>
              <w:keepLines/>
              <w:spacing w:after="0"/>
              <w:jc w:val="center"/>
              <w:rPr>
                <w:rFonts w:ascii="Arial" w:eastAsia="等线" w:hAnsi="Arial"/>
                <w:color w:val="000000" w:themeColor="text1"/>
                <w:sz w:val="18"/>
              </w:rPr>
            </w:pPr>
            <w:r w:rsidRPr="0073594C">
              <w:rPr>
                <w:rFonts w:ascii="Arial" w:eastAsia="宋体" w:hAnsi="Arial"/>
                <w:color w:val="000000"/>
                <w:sz w:val="18"/>
                <w:lang w:eastAsia="zh-CN"/>
              </w:rPr>
              <w:t>CA_n</w:t>
            </w:r>
            <w:r>
              <w:rPr>
                <w:rFonts w:ascii="Arial" w:eastAsia="宋体" w:hAnsi="Arial"/>
                <w:color w:val="000000"/>
                <w:sz w:val="18"/>
                <w:lang w:eastAsia="zh-CN"/>
              </w:rPr>
              <w:t>3A</w:t>
            </w:r>
            <w:r w:rsidRPr="0073594C">
              <w:rPr>
                <w:rFonts w:ascii="Arial" w:eastAsia="宋体" w:hAnsi="Arial"/>
                <w:color w:val="000000"/>
                <w:sz w:val="18"/>
                <w:lang w:eastAsia="zh-CN"/>
              </w:rPr>
              <w:t>-n</w:t>
            </w:r>
            <w:r>
              <w:rPr>
                <w:rFonts w:ascii="Arial" w:eastAsia="宋体" w:hAnsi="Arial"/>
                <w:color w:val="000000"/>
                <w:sz w:val="18"/>
                <w:lang w:eastAsia="zh-CN"/>
              </w:rPr>
              <w:t>40A</w:t>
            </w:r>
            <w:r w:rsidRPr="0073594C">
              <w:rPr>
                <w:rFonts w:ascii="Arial" w:eastAsia="宋体" w:hAnsi="Arial"/>
                <w:color w:val="000000"/>
                <w:sz w:val="18"/>
                <w:lang w:eastAsia="zh-CN"/>
              </w:rPr>
              <w:t>-n</w:t>
            </w:r>
            <w:r>
              <w:rPr>
                <w:rFonts w:ascii="Arial" w:eastAsia="宋体" w:hAnsi="Arial"/>
                <w:color w:val="000000"/>
                <w:sz w:val="18"/>
                <w:lang w:eastAsia="zh-CN"/>
              </w:rPr>
              <w:t>105A</w:t>
            </w:r>
          </w:p>
        </w:tc>
        <w:tc>
          <w:tcPr>
            <w:tcW w:w="2124" w:type="dxa"/>
            <w:vAlign w:val="center"/>
          </w:tcPr>
          <w:p w14:paraId="65F52208" w14:textId="77777777" w:rsidR="005D0299" w:rsidRPr="0073594C" w:rsidRDefault="005D0299" w:rsidP="005A4037">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w:t>
            </w:r>
          </w:p>
        </w:tc>
        <w:tc>
          <w:tcPr>
            <w:tcW w:w="2095" w:type="dxa"/>
            <w:vAlign w:val="center"/>
          </w:tcPr>
          <w:p w14:paraId="08276D7E" w14:textId="77777777" w:rsidR="005D0299" w:rsidRPr="0073594C" w:rsidRDefault="005D0299" w:rsidP="005A4037">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w:t>
            </w:r>
          </w:p>
        </w:tc>
        <w:tc>
          <w:tcPr>
            <w:tcW w:w="1447" w:type="dxa"/>
            <w:vAlign w:val="center"/>
          </w:tcPr>
          <w:p w14:paraId="6BA0336B" w14:textId="77777777" w:rsidR="005D0299" w:rsidRPr="0073594C" w:rsidRDefault="005D0299" w:rsidP="005A4037">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0.3</w:t>
            </w:r>
          </w:p>
        </w:tc>
      </w:tr>
      <w:tr w:rsidR="005D0299" w:rsidRPr="0073594C" w14:paraId="1059272C" w14:textId="77777777" w:rsidTr="005A4037">
        <w:trPr>
          <w:trHeight w:val="187"/>
          <w:jc w:val="center"/>
        </w:trPr>
        <w:tc>
          <w:tcPr>
            <w:tcW w:w="8220" w:type="dxa"/>
            <w:gridSpan w:val="4"/>
            <w:tcBorders>
              <w:top w:val="single" w:sz="4" w:space="0" w:color="auto"/>
            </w:tcBorders>
            <w:shd w:val="clear" w:color="auto" w:fill="auto"/>
          </w:tcPr>
          <w:p w14:paraId="1378A7A8" w14:textId="77777777" w:rsidR="005D0299" w:rsidRPr="0073594C" w:rsidRDefault="005D0299" w:rsidP="005A4037">
            <w:pPr>
              <w:keepLines/>
              <w:spacing w:after="0"/>
              <w:ind w:left="870" w:hanging="870"/>
              <w:rPr>
                <w:rFonts w:eastAsia="等线" w:cs="Arial"/>
                <w:color w:val="000000" w:themeColor="text1"/>
                <w:lang w:eastAsia="ja-JP"/>
              </w:rPr>
            </w:pPr>
            <w:r w:rsidRPr="0073594C">
              <w:rPr>
                <w:rFonts w:ascii="Arial" w:eastAsia="等线" w:hAnsi="Arial" w:cs="Arial"/>
                <w:color w:val="000000" w:themeColor="text1"/>
                <w:sz w:val="18"/>
                <w:lang w:eastAsia="ja-JP"/>
              </w:rPr>
              <w:t>NOTE *:</w:t>
            </w:r>
            <w:r w:rsidRPr="0073594C">
              <w:rPr>
                <w:rFonts w:ascii="Arial" w:eastAsia="等线" w:hAnsi="Arial" w:cs="Arial"/>
                <w:color w:val="000000" w:themeColor="text1"/>
                <w:sz w:val="18"/>
                <w:lang w:eastAsia="ja-JP"/>
              </w:rPr>
              <w:tab/>
              <w:t xml:space="preserve"> “-” denotes ΔR</w:t>
            </w:r>
            <w:r w:rsidRPr="0073594C">
              <w:rPr>
                <w:rFonts w:ascii="Arial" w:eastAsia="等线" w:hAnsi="Arial" w:cs="Arial"/>
                <w:color w:val="000000" w:themeColor="text1"/>
                <w:sz w:val="18"/>
                <w:vertAlign w:val="subscript"/>
                <w:lang w:eastAsia="ja-JP"/>
              </w:rPr>
              <w:t>IB,c</w:t>
            </w:r>
            <w:r w:rsidRPr="0073594C">
              <w:rPr>
                <w:rFonts w:ascii="Arial" w:eastAsia="等线" w:hAnsi="Arial" w:cs="Arial"/>
                <w:color w:val="000000" w:themeColor="text1"/>
                <w:sz w:val="18"/>
                <w:lang w:eastAsia="ja-JP"/>
              </w:rPr>
              <w:t xml:space="preserve"> = 0.</w:t>
            </w:r>
          </w:p>
          <w:p w14:paraId="16C4A0CA" w14:textId="77777777" w:rsidR="005D0299" w:rsidRPr="0073594C" w:rsidRDefault="005D0299" w:rsidP="005A4037">
            <w:pPr>
              <w:keepLines/>
              <w:spacing w:after="0"/>
              <w:ind w:left="870" w:hanging="870"/>
              <w:rPr>
                <w:rFonts w:ascii="Arial" w:eastAsia="等线" w:hAnsi="Arial"/>
                <w:color w:val="000000" w:themeColor="text1"/>
                <w:sz w:val="18"/>
                <w:lang w:val="en-US"/>
              </w:rPr>
            </w:pPr>
            <w:r w:rsidRPr="0073594C">
              <w:rPr>
                <w:rFonts w:ascii="Arial" w:eastAsia="等线" w:hAnsi="Arial" w:cs="Arial"/>
                <w:color w:val="000000" w:themeColor="text1"/>
                <w:sz w:val="18"/>
                <w:lang w:eastAsia="ja-JP"/>
              </w:rPr>
              <w:t>NOTE **:</w:t>
            </w:r>
            <w:r w:rsidRPr="0073594C">
              <w:rPr>
                <w:rFonts w:ascii="Arial" w:eastAsia="等线" w:hAnsi="Arial" w:cs="Arial"/>
                <w:color w:val="000000" w:themeColor="text1"/>
                <w:sz w:val="18"/>
                <w:lang w:eastAsia="ja-JP"/>
              </w:rPr>
              <w:tab/>
              <w:t>The component band order in the configuration should be listed by the order of NR bands, such as for CA_n1-n3-n8 the band order from left to right is n1, n3 and n8.</w:t>
            </w:r>
          </w:p>
        </w:tc>
      </w:tr>
    </w:tbl>
    <w:p w14:paraId="474088E4" w14:textId="77777777" w:rsidR="005D0299" w:rsidRPr="0073594C" w:rsidRDefault="005D0299" w:rsidP="005D0299"/>
    <w:p w14:paraId="11D07EBA" w14:textId="53C88390" w:rsidR="005D0299" w:rsidRPr="006A0293" w:rsidRDefault="005D0299" w:rsidP="005D0299">
      <w:pPr>
        <w:pStyle w:val="31"/>
        <w:rPr>
          <w:rFonts w:cs="Arial"/>
          <w:color w:val="000000" w:themeColor="text1"/>
          <w:szCs w:val="28"/>
        </w:rPr>
      </w:pPr>
      <w:bookmarkStart w:id="645" w:name="_Toc136288561"/>
      <w:r w:rsidRPr="005D0299">
        <w:rPr>
          <w:rFonts w:cs="Arial"/>
          <w:color w:val="000000" w:themeColor="text1"/>
          <w:szCs w:val="28"/>
        </w:rPr>
        <w:t>5.61</w:t>
      </w:r>
      <w:r w:rsidRPr="006A0293">
        <w:rPr>
          <w:rFonts w:cs="Arial"/>
          <w:color w:val="000000" w:themeColor="text1"/>
          <w:szCs w:val="28"/>
        </w:rPr>
        <w:t>.2</w:t>
      </w:r>
      <w:r w:rsidRPr="006A0293">
        <w:rPr>
          <w:rFonts w:cs="Arial"/>
          <w:color w:val="000000" w:themeColor="text1"/>
          <w:szCs w:val="28"/>
        </w:rPr>
        <w:tab/>
        <w:t>Specific for 2 bands UL CA</w:t>
      </w:r>
      <w:bookmarkEnd w:id="645"/>
    </w:p>
    <w:p w14:paraId="069A6EA1" w14:textId="21D4D1EB" w:rsidR="005D0299" w:rsidRPr="006A0293" w:rsidRDefault="005D0299" w:rsidP="005D0299">
      <w:pPr>
        <w:pStyle w:val="41"/>
      </w:pPr>
      <w:bookmarkStart w:id="646" w:name="_Toc136288562"/>
      <w:r>
        <w:rPr>
          <w:rFonts w:hint="eastAsia"/>
        </w:rPr>
        <w:t>5.</w:t>
      </w:r>
      <w:r>
        <w:t>61</w:t>
      </w:r>
      <w:r w:rsidRPr="0073594C">
        <w:rPr>
          <w:rFonts w:hint="eastAsia"/>
        </w:rPr>
        <w:t>.</w:t>
      </w:r>
      <w:r w:rsidRPr="0073594C">
        <w:t>2.1</w:t>
      </w:r>
      <w:r w:rsidRPr="0073594C">
        <w:tab/>
      </w:r>
      <w:r w:rsidRPr="0073594C">
        <w:rPr>
          <w:rFonts w:hint="eastAsia"/>
        </w:rPr>
        <w:t>UE co-existence studies</w:t>
      </w:r>
      <w:bookmarkEnd w:id="646"/>
    </w:p>
    <w:p w14:paraId="33ED73CF" w14:textId="719AC6F7" w:rsidR="005D0299" w:rsidRPr="0073594C" w:rsidRDefault="005D0299" w:rsidP="005D0299">
      <w:r w:rsidRPr="0073594C">
        <w:t xml:space="preserve">Table </w:t>
      </w:r>
      <w:r>
        <w:rPr>
          <w:rFonts w:hint="eastAsia"/>
          <w:lang w:val="en-US" w:eastAsia="zh-CN"/>
        </w:rPr>
        <w:t>5.</w:t>
      </w:r>
      <w:r>
        <w:rPr>
          <w:lang w:val="en-US" w:eastAsia="zh-CN"/>
        </w:rPr>
        <w:t>61</w:t>
      </w:r>
      <w:r w:rsidRPr="0073594C">
        <w:rPr>
          <w:rFonts w:hint="eastAsia"/>
          <w:lang w:val="en-US" w:eastAsia="zh-CN"/>
        </w:rPr>
        <w:t>.2</w:t>
      </w:r>
      <w:r w:rsidRPr="0073594C">
        <w:rPr>
          <w:lang w:eastAsia="zh-CN"/>
        </w:rPr>
        <w:t>.</w:t>
      </w:r>
      <w:r>
        <w:rPr>
          <w:lang w:val="en-US" w:eastAsia="zh-CN"/>
        </w:rPr>
        <w:t>1</w:t>
      </w:r>
      <w:r w:rsidRPr="0073594C">
        <w:t>-1 lists B</w:t>
      </w:r>
      <w:r w:rsidRPr="0073594C">
        <w:rPr>
          <w:rFonts w:hint="eastAsia"/>
          <w:lang w:eastAsia="ja-JP"/>
        </w:rPr>
        <w:t xml:space="preserve">and </w:t>
      </w:r>
      <w:r w:rsidRPr="0073594C">
        <w:rPr>
          <w:lang w:val="en-US" w:eastAsia="zh-CN"/>
        </w:rPr>
        <w:t>n</w:t>
      </w:r>
      <w:r>
        <w:rPr>
          <w:lang w:val="en-US" w:eastAsia="zh-CN"/>
        </w:rPr>
        <w:t>3</w:t>
      </w:r>
      <w:r w:rsidRPr="0073594C">
        <w:rPr>
          <w:rFonts w:hint="eastAsia"/>
          <w:lang w:eastAsia="ja-JP"/>
        </w:rPr>
        <w:t xml:space="preserve"> </w:t>
      </w:r>
      <w:r w:rsidRPr="0073594C">
        <w:t>+ B</w:t>
      </w:r>
      <w:r w:rsidRPr="0073594C">
        <w:rPr>
          <w:rFonts w:hint="eastAsia"/>
          <w:lang w:eastAsia="ja-JP"/>
        </w:rPr>
        <w:t xml:space="preserve">and </w:t>
      </w:r>
      <w:r w:rsidRPr="0073594C">
        <w:rPr>
          <w:lang w:val="en-US" w:eastAsia="zh-CN"/>
        </w:rPr>
        <w:t>n</w:t>
      </w:r>
      <w:r>
        <w:rPr>
          <w:lang w:val="en-US" w:eastAsia="zh-CN"/>
        </w:rPr>
        <w:t>40</w:t>
      </w:r>
      <w:r w:rsidRPr="0073594C">
        <w:rPr>
          <w:lang w:val="en-US" w:eastAsia="zh-CN"/>
        </w:rPr>
        <w:t xml:space="preserve"> 2UL bands CA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order IMD f</w:t>
      </w:r>
      <w:r>
        <w:t>or the UE coexistence analysis.</w:t>
      </w:r>
    </w:p>
    <w:p w14:paraId="3780934F" w14:textId="1A6A0506" w:rsidR="005D0299" w:rsidRPr="0073594C" w:rsidRDefault="005D0299" w:rsidP="005D0299">
      <w:r>
        <w:t>Table 5.61</w:t>
      </w:r>
      <w:r w:rsidRPr="0073594C">
        <w:t>.2.</w:t>
      </w:r>
      <w:r>
        <w:t>1</w:t>
      </w:r>
      <w:r w:rsidRPr="0073594C">
        <w:t>-2 lists B</w:t>
      </w:r>
      <w:r w:rsidRPr="0073594C">
        <w:rPr>
          <w:rFonts w:hint="eastAsia"/>
          <w:lang w:eastAsia="ja-JP"/>
        </w:rPr>
        <w:t xml:space="preserve">and </w:t>
      </w:r>
      <w:r w:rsidRPr="0073594C">
        <w:rPr>
          <w:lang w:val="en-US" w:eastAsia="zh-CN"/>
        </w:rPr>
        <w:t>n</w:t>
      </w:r>
      <w:r>
        <w:rPr>
          <w:lang w:val="en-US" w:eastAsia="zh-CN"/>
        </w:rPr>
        <w:t>3</w:t>
      </w:r>
      <w:r w:rsidRPr="0073594C">
        <w:rPr>
          <w:rFonts w:hint="eastAsia"/>
          <w:lang w:eastAsia="ja-JP"/>
        </w:rPr>
        <w:t xml:space="preserve"> </w:t>
      </w:r>
      <w:r w:rsidRPr="0073594C">
        <w:t>+ B</w:t>
      </w:r>
      <w:r w:rsidRPr="0073594C">
        <w:rPr>
          <w:rFonts w:hint="eastAsia"/>
          <w:lang w:eastAsia="ja-JP"/>
        </w:rPr>
        <w:t xml:space="preserve">and </w:t>
      </w:r>
      <w:r w:rsidRPr="0073594C">
        <w:rPr>
          <w:lang w:val="en-US" w:eastAsia="zh-CN"/>
        </w:rPr>
        <w:t>n</w:t>
      </w:r>
      <w:r>
        <w:rPr>
          <w:lang w:val="en-US" w:eastAsia="zh-CN"/>
        </w:rPr>
        <w:t>105</w:t>
      </w:r>
      <w:r w:rsidRPr="0073594C">
        <w:rPr>
          <w:lang w:val="en-US" w:eastAsia="zh-CN"/>
        </w:rPr>
        <w:t xml:space="preserve"> 2UL bands CA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order IMD f</w:t>
      </w:r>
      <w:r>
        <w:t>or the UE coexistence analysis.</w:t>
      </w:r>
    </w:p>
    <w:p w14:paraId="5A9FFFA3" w14:textId="33620DB1" w:rsidR="005D0299" w:rsidRPr="0073594C" w:rsidRDefault="005D0299" w:rsidP="005D0299">
      <w:r>
        <w:t>Table 5.61</w:t>
      </w:r>
      <w:r w:rsidRPr="0073594C">
        <w:t>.2.</w:t>
      </w:r>
      <w:r>
        <w:t>1</w:t>
      </w:r>
      <w:r w:rsidRPr="0073594C">
        <w:t>-3 lists B</w:t>
      </w:r>
      <w:r w:rsidRPr="0073594C">
        <w:rPr>
          <w:rFonts w:hint="eastAsia"/>
          <w:lang w:eastAsia="ja-JP"/>
        </w:rPr>
        <w:t xml:space="preserve">and </w:t>
      </w:r>
      <w:r w:rsidRPr="0073594C">
        <w:rPr>
          <w:lang w:val="en-US" w:eastAsia="zh-CN"/>
        </w:rPr>
        <w:t>n</w:t>
      </w:r>
      <w:r>
        <w:rPr>
          <w:lang w:val="en-US" w:eastAsia="zh-CN"/>
        </w:rPr>
        <w:t>40</w:t>
      </w:r>
      <w:r w:rsidRPr="0073594C">
        <w:rPr>
          <w:rFonts w:hint="eastAsia"/>
          <w:lang w:eastAsia="ja-JP"/>
        </w:rPr>
        <w:t xml:space="preserve"> </w:t>
      </w:r>
      <w:r w:rsidRPr="0073594C">
        <w:t>+ B</w:t>
      </w:r>
      <w:r w:rsidRPr="0073594C">
        <w:rPr>
          <w:rFonts w:hint="eastAsia"/>
          <w:lang w:eastAsia="ja-JP"/>
        </w:rPr>
        <w:t xml:space="preserve">and </w:t>
      </w:r>
      <w:r w:rsidRPr="0073594C">
        <w:rPr>
          <w:lang w:val="en-US" w:eastAsia="zh-CN"/>
        </w:rPr>
        <w:t>n</w:t>
      </w:r>
      <w:r>
        <w:rPr>
          <w:lang w:val="en-US" w:eastAsia="zh-CN"/>
        </w:rPr>
        <w:t>105</w:t>
      </w:r>
      <w:r w:rsidRPr="0073594C">
        <w:rPr>
          <w:lang w:val="en-US" w:eastAsia="zh-CN"/>
        </w:rPr>
        <w:t xml:space="preserve"> 2UL bands CA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order IMD f</w:t>
      </w:r>
      <w:r>
        <w:t>or the UE coexistence analysis.</w:t>
      </w:r>
    </w:p>
    <w:p w14:paraId="071FF71C" w14:textId="405A7E8F" w:rsidR="005D0299" w:rsidRPr="0073594C" w:rsidRDefault="005D0299" w:rsidP="005D0299">
      <w:pPr>
        <w:jc w:val="center"/>
        <w:rPr>
          <w:lang w:eastAsia="zh-CN"/>
        </w:rPr>
      </w:pPr>
      <w:r w:rsidRPr="0073594C">
        <w:rPr>
          <w:rFonts w:ascii="Arial" w:hAnsi="Arial" w:cs="Arial"/>
          <w:b/>
          <w:bCs/>
          <w:lang w:val="en-US"/>
        </w:rPr>
        <w:t xml:space="preserve">Table </w:t>
      </w:r>
      <w:r w:rsidRPr="0073594C">
        <w:rPr>
          <w:rFonts w:ascii="Arial" w:hAnsi="Arial" w:cs="Arial" w:hint="eastAsia"/>
          <w:b/>
          <w:bCs/>
          <w:lang w:val="en-US" w:eastAsia="zh-CN"/>
        </w:rPr>
        <w:t>5.</w:t>
      </w:r>
      <w:r>
        <w:rPr>
          <w:rFonts w:ascii="Arial" w:hAnsi="Arial" w:cs="Arial"/>
          <w:b/>
          <w:bCs/>
          <w:lang w:val="en-US" w:eastAsia="zh-CN"/>
        </w:rPr>
        <w:t>61</w:t>
      </w:r>
      <w:r w:rsidRPr="0073594C">
        <w:rPr>
          <w:rFonts w:ascii="Arial" w:hAnsi="Arial" w:cs="Arial"/>
          <w:b/>
          <w:bCs/>
          <w:lang w:val="en-US" w:eastAsia="zh-CN"/>
        </w:rPr>
        <w:t>.2</w:t>
      </w:r>
      <w:r w:rsidRPr="0073594C">
        <w:rPr>
          <w:rFonts w:ascii="Arial" w:hAnsi="Arial" w:cs="Arial"/>
          <w:b/>
          <w:bCs/>
          <w:lang w:val="en-US"/>
        </w:rPr>
        <w:t>.</w:t>
      </w:r>
      <w:r>
        <w:rPr>
          <w:rFonts w:ascii="Arial" w:hAnsi="Arial" w:cs="Arial"/>
          <w:b/>
          <w:bCs/>
          <w:lang w:val="en-US" w:eastAsia="zh-CN"/>
        </w:rPr>
        <w:t>1</w:t>
      </w:r>
      <w:r w:rsidRPr="0073594C">
        <w:rPr>
          <w:rFonts w:ascii="Arial" w:hAnsi="Arial" w:cs="Arial"/>
          <w:b/>
          <w:bCs/>
          <w:lang w:val="en-US"/>
        </w:rPr>
        <w:t xml:space="preserve">-1: Band </w:t>
      </w:r>
      <w:r w:rsidRPr="0073594C">
        <w:rPr>
          <w:rFonts w:ascii="Arial" w:hAnsi="Arial" w:cs="Arial"/>
          <w:b/>
          <w:bCs/>
          <w:lang w:val="en-US" w:eastAsia="zh-CN"/>
        </w:rPr>
        <w:t>n</w:t>
      </w:r>
      <w:r>
        <w:rPr>
          <w:rFonts w:ascii="Arial" w:hAnsi="Arial" w:cs="Arial"/>
          <w:b/>
          <w:bCs/>
          <w:lang w:val="en-US" w:eastAsia="zh-CN"/>
        </w:rPr>
        <w:t>3</w:t>
      </w:r>
      <w:r w:rsidRPr="0073594C">
        <w:rPr>
          <w:rFonts w:ascii="Arial" w:hAnsi="Arial" w:cs="Arial"/>
          <w:b/>
          <w:bCs/>
          <w:lang w:val="en-US"/>
        </w:rPr>
        <w:t xml:space="preserve"> and Band </w:t>
      </w:r>
      <w:r w:rsidRPr="0073594C">
        <w:rPr>
          <w:rFonts w:ascii="Arial" w:hAnsi="Arial" w:cs="Arial"/>
          <w:b/>
          <w:bCs/>
          <w:lang w:val="en-US" w:eastAsia="zh-CN"/>
        </w:rPr>
        <w:t>n</w:t>
      </w:r>
      <w:r>
        <w:rPr>
          <w:rFonts w:ascii="Arial" w:hAnsi="Arial" w:cs="Arial"/>
          <w:b/>
          <w:bCs/>
          <w:lang w:val="en-US" w:eastAsia="zh-CN"/>
        </w:rPr>
        <w:t>40</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harmonics and IMD products</w:t>
      </w:r>
    </w:p>
    <w:tbl>
      <w:tblPr>
        <w:tblW w:w="10060" w:type="dxa"/>
        <w:tblInd w:w="113" w:type="dxa"/>
        <w:tblLook w:val="04A0" w:firstRow="1" w:lastRow="0" w:firstColumn="1" w:lastColumn="0" w:noHBand="0" w:noVBand="1"/>
      </w:tblPr>
      <w:tblGrid>
        <w:gridCol w:w="2547"/>
        <w:gridCol w:w="1843"/>
        <w:gridCol w:w="1842"/>
        <w:gridCol w:w="1985"/>
        <w:gridCol w:w="1843"/>
      </w:tblGrid>
      <w:tr w:rsidR="005D0299" w:rsidRPr="0073594C" w14:paraId="09CDA8C9" w14:textId="77777777" w:rsidTr="005A4037">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57909C" w14:textId="77777777" w:rsidR="005D0299" w:rsidRPr="0073594C" w:rsidRDefault="005D0299" w:rsidP="005A4037">
            <w:pPr>
              <w:spacing w:after="0"/>
              <w:rPr>
                <w:rFonts w:ascii="Arial" w:hAnsi="Arial" w:cs="Arial"/>
                <w:b/>
                <w:bCs/>
                <w:color w:val="000000"/>
                <w:sz w:val="18"/>
                <w:szCs w:val="18"/>
                <w:lang w:val="en-US" w:eastAsia="ja-JP"/>
              </w:rPr>
            </w:pPr>
            <w:r>
              <w:rPr>
                <w:rFonts w:ascii="Arial" w:hAnsi="Arial" w:cs="Arial"/>
                <w:b/>
                <w:bCs/>
                <w:color w:val="000000"/>
                <w:sz w:val="18"/>
                <w:szCs w:val="18"/>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6A53ADA6" w14:textId="77777777" w:rsidR="005D0299" w:rsidRPr="0073594C" w:rsidRDefault="005D0299"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fx_low</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2739B89C" w14:textId="77777777" w:rsidR="005D0299" w:rsidRPr="0073594C" w:rsidRDefault="005D0299"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fx_high</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6C6C0373" w14:textId="77777777" w:rsidR="005D0299" w:rsidRPr="0073594C" w:rsidRDefault="005D0299"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fy_low</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06CD3743" w14:textId="77777777" w:rsidR="005D0299" w:rsidRPr="0073594C" w:rsidRDefault="005D0299"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fy_high</w:t>
            </w:r>
          </w:p>
        </w:tc>
      </w:tr>
      <w:tr w:rsidR="005D0299" w:rsidRPr="0073594C" w14:paraId="74504399"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1D0D746"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UL Frequency [MHz]</w:t>
            </w:r>
          </w:p>
        </w:tc>
        <w:tc>
          <w:tcPr>
            <w:tcW w:w="1843" w:type="dxa"/>
            <w:tcBorders>
              <w:top w:val="nil"/>
              <w:left w:val="nil"/>
              <w:bottom w:val="single" w:sz="4" w:space="0" w:color="auto"/>
              <w:right w:val="single" w:sz="4" w:space="0" w:color="auto"/>
            </w:tcBorders>
            <w:shd w:val="clear" w:color="auto" w:fill="auto"/>
            <w:noWrap/>
            <w:vAlign w:val="center"/>
          </w:tcPr>
          <w:p w14:paraId="33DF715F"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1710</w:t>
            </w:r>
          </w:p>
        </w:tc>
        <w:tc>
          <w:tcPr>
            <w:tcW w:w="1842" w:type="dxa"/>
            <w:tcBorders>
              <w:top w:val="nil"/>
              <w:left w:val="nil"/>
              <w:bottom w:val="single" w:sz="4" w:space="0" w:color="auto"/>
              <w:right w:val="single" w:sz="4" w:space="0" w:color="auto"/>
            </w:tcBorders>
            <w:shd w:val="clear" w:color="auto" w:fill="auto"/>
            <w:noWrap/>
            <w:vAlign w:val="center"/>
          </w:tcPr>
          <w:p w14:paraId="1E0D144B"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1785</w:t>
            </w:r>
          </w:p>
        </w:tc>
        <w:tc>
          <w:tcPr>
            <w:tcW w:w="1985" w:type="dxa"/>
            <w:tcBorders>
              <w:top w:val="nil"/>
              <w:left w:val="nil"/>
              <w:bottom w:val="single" w:sz="4" w:space="0" w:color="auto"/>
              <w:right w:val="single" w:sz="4" w:space="0" w:color="auto"/>
            </w:tcBorders>
            <w:shd w:val="clear" w:color="auto" w:fill="auto"/>
            <w:noWrap/>
            <w:vAlign w:val="center"/>
          </w:tcPr>
          <w:p w14:paraId="76D03F5C"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2300</w:t>
            </w:r>
          </w:p>
        </w:tc>
        <w:tc>
          <w:tcPr>
            <w:tcW w:w="1843" w:type="dxa"/>
            <w:tcBorders>
              <w:top w:val="nil"/>
              <w:left w:val="nil"/>
              <w:bottom w:val="single" w:sz="4" w:space="0" w:color="auto"/>
              <w:right w:val="single" w:sz="4" w:space="0" w:color="auto"/>
            </w:tcBorders>
            <w:shd w:val="clear" w:color="auto" w:fill="auto"/>
            <w:noWrap/>
            <w:vAlign w:val="center"/>
          </w:tcPr>
          <w:p w14:paraId="2E1B9C84"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2400</w:t>
            </w:r>
          </w:p>
        </w:tc>
      </w:tr>
      <w:tr w:rsidR="005D0299" w:rsidRPr="0073594C" w14:paraId="1F922ACE"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63E4802"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DL Frequency [MHz]</w:t>
            </w:r>
          </w:p>
        </w:tc>
        <w:tc>
          <w:tcPr>
            <w:tcW w:w="1843" w:type="dxa"/>
            <w:tcBorders>
              <w:top w:val="nil"/>
              <w:left w:val="nil"/>
              <w:bottom w:val="single" w:sz="4" w:space="0" w:color="auto"/>
              <w:right w:val="single" w:sz="4" w:space="0" w:color="auto"/>
            </w:tcBorders>
            <w:shd w:val="clear" w:color="auto" w:fill="auto"/>
            <w:noWrap/>
            <w:vAlign w:val="center"/>
          </w:tcPr>
          <w:p w14:paraId="5E5D3F47"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1805</w:t>
            </w:r>
          </w:p>
        </w:tc>
        <w:tc>
          <w:tcPr>
            <w:tcW w:w="1842" w:type="dxa"/>
            <w:tcBorders>
              <w:top w:val="nil"/>
              <w:left w:val="nil"/>
              <w:bottom w:val="single" w:sz="4" w:space="0" w:color="auto"/>
              <w:right w:val="single" w:sz="4" w:space="0" w:color="auto"/>
            </w:tcBorders>
            <w:shd w:val="clear" w:color="auto" w:fill="auto"/>
            <w:noWrap/>
            <w:vAlign w:val="center"/>
          </w:tcPr>
          <w:p w14:paraId="3A517CBB"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1880</w:t>
            </w:r>
          </w:p>
        </w:tc>
        <w:tc>
          <w:tcPr>
            <w:tcW w:w="1985" w:type="dxa"/>
            <w:tcBorders>
              <w:top w:val="nil"/>
              <w:left w:val="nil"/>
              <w:bottom w:val="single" w:sz="4" w:space="0" w:color="auto"/>
              <w:right w:val="single" w:sz="4" w:space="0" w:color="auto"/>
            </w:tcBorders>
            <w:shd w:val="clear" w:color="auto" w:fill="auto"/>
            <w:noWrap/>
            <w:vAlign w:val="center"/>
          </w:tcPr>
          <w:p w14:paraId="632AE806"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2300</w:t>
            </w:r>
          </w:p>
        </w:tc>
        <w:tc>
          <w:tcPr>
            <w:tcW w:w="1843" w:type="dxa"/>
            <w:tcBorders>
              <w:top w:val="nil"/>
              <w:left w:val="nil"/>
              <w:bottom w:val="single" w:sz="4" w:space="0" w:color="auto"/>
              <w:right w:val="single" w:sz="4" w:space="0" w:color="auto"/>
            </w:tcBorders>
            <w:shd w:val="clear" w:color="auto" w:fill="auto"/>
            <w:noWrap/>
            <w:vAlign w:val="center"/>
          </w:tcPr>
          <w:p w14:paraId="00142312"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2400</w:t>
            </w:r>
          </w:p>
        </w:tc>
      </w:tr>
      <w:tr w:rsidR="005D0299" w:rsidRPr="0073594C" w14:paraId="458F2AFF"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580DC55"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2nd order IMD products</w:t>
            </w:r>
          </w:p>
        </w:tc>
        <w:tc>
          <w:tcPr>
            <w:tcW w:w="1843" w:type="dxa"/>
            <w:tcBorders>
              <w:top w:val="nil"/>
              <w:left w:val="nil"/>
              <w:bottom w:val="single" w:sz="4" w:space="0" w:color="auto"/>
              <w:right w:val="single" w:sz="4" w:space="0" w:color="auto"/>
            </w:tcBorders>
            <w:shd w:val="clear" w:color="auto" w:fill="auto"/>
            <w:noWrap/>
            <w:vAlign w:val="center"/>
          </w:tcPr>
          <w:p w14:paraId="7B917288"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fx_high|</w:t>
            </w:r>
          </w:p>
        </w:tc>
        <w:tc>
          <w:tcPr>
            <w:tcW w:w="1842" w:type="dxa"/>
            <w:tcBorders>
              <w:top w:val="nil"/>
              <w:left w:val="nil"/>
              <w:bottom w:val="single" w:sz="4" w:space="0" w:color="auto"/>
              <w:right w:val="single" w:sz="4" w:space="0" w:color="auto"/>
            </w:tcBorders>
            <w:shd w:val="clear" w:color="auto" w:fill="auto"/>
            <w:noWrap/>
            <w:vAlign w:val="center"/>
          </w:tcPr>
          <w:p w14:paraId="15E3BA74"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fx_low|</w:t>
            </w:r>
          </w:p>
        </w:tc>
        <w:tc>
          <w:tcPr>
            <w:tcW w:w="1985" w:type="dxa"/>
            <w:tcBorders>
              <w:top w:val="nil"/>
              <w:left w:val="nil"/>
              <w:bottom w:val="single" w:sz="4" w:space="0" w:color="auto"/>
              <w:right w:val="single" w:sz="4" w:space="0" w:color="auto"/>
            </w:tcBorders>
            <w:shd w:val="clear" w:color="auto" w:fill="auto"/>
            <w:noWrap/>
            <w:vAlign w:val="center"/>
          </w:tcPr>
          <w:p w14:paraId="5C74AF1C"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fx_low|</w:t>
            </w:r>
          </w:p>
        </w:tc>
        <w:tc>
          <w:tcPr>
            <w:tcW w:w="1843" w:type="dxa"/>
            <w:tcBorders>
              <w:top w:val="nil"/>
              <w:left w:val="nil"/>
              <w:bottom w:val="single" w:sz="4" w:space="0" w:color="auto"/>
              <w:right w:val="single" w:sz="4" w:space="0" w:color="auto"/>
            </w:tcBorders>
            <w:shd w:val="clear" w:color="auto" w:fill="auto"/>
            <w:noWrap/>
            <w:vAlign w:val="center"/>
          </w:tcPr>
          <w:p w14:paraId="036E9D24"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fx_high|</w:t>
            </w:r>
          </w:p>
        </w:tc>
      </w:tr>
      <w:tr w:rsidR="005D0299" w:rsidRPr="0073594C" w14:paraId="6D102271"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07145F7"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3495D997" w14:textId="77777777" w:rsidR="005D0299" w:rsidRPr="002F3C2C" w:rsidRDefault="005D0299" w:rsidP="005A4037">
            <w:pPr>
              <w:spacing w:after="0"/>
              <w:jc w:val="center"/>
              <w:rPr>
                <w:rFonts w:ascii="Arial" w:hAnsi="Arial" w:cs="Arial"/>
                <w:color w:val="000000"/>
                <w:sz w:val="18"/>
                <w:szCs w:val="18"/>
                <w:highlight w:val="yellow"/>
                <w:lang w:val="en-US" w:eastAsia="ja-JP"/>
              </w:rPr>
            </w:pPr>
            <w:r w:rsidRPr="002F3C2C">
              <w:rPr>
                <w:rFonts w:ascii="Arial" w:hAnsi="Arial" w:cs="Arial"/>
                <w:color w:val="000000"/>
                <w:sz w:val="16"/>
                <w:szCs w:val="16"/>
                <w:highlight w:val="yellow"/>
              </w:rPr>
              <w:t>515</w:t>
            </w:r>
          </w:p>
        </w:tc>
        <w:tc>
          <w:tcPr>
            <w:tcW w:w="1842" w:type="dxa"/>
            <w:tcBorders>
              <w:top w:val="nil"/>
              <w:left w:val="nil"/>
              <w:bottom w:val="single" w:sz="4" w:space="0" w:color="auto"/>
              <w:right w:val="single" w:sz="4" w:space="0" w:color="auto"/>
            </w:tcBorders>
            <w:shd w:val="clear" w:color="auto" w:fill="auto"/>
            <w:noWrap/>
            <w:vAlign w:val="center"/>
          </w:tcPr>
          <w:p w14:paraId="73C94CEB" w14:textId="77777777" w:rsidR="005D0299" w:rsidRPr="002F3C2C" w:rsidRDefault="005D0299" w:rsidP="005A4037">
            <w:pPr>
              <w:spacing w:after="0"/>
              <w:jc w:val="center"/>
              <w:rPr>
                <w:rFonts w:ascii="Arial" w:hAnsi="Arial" w:cs="Arial"/>
                <w:color w:val="000000"/>
                <w:sz w:val="18"/>
                <w:szCs w:val="18"/>
                <w:highlight w:val="yellow"/>
                <w:lang w:val="en-US" w:eastAsia="ja-JP"/>
              </w:rPr>
            </w:pPr>
            <w:r w:rsidRPr="002F3C2C">
              <w:rPr>
                <w:rFonts w:ascii="Arial" w:hAnsi="Arial" w:cs="Arial"/>
                <w:color w:val="000000"/>
                <w:sz w:val="16"/>
                <w:szCs w:val="16"/>
                <w:highlight w:val="yellow"/>
              </w:rPr>
              <w:t>690</w:t>
            </w:r>
          </w:p>
        </w:tc>
        <w:tc>
          <w:tcPr>
            <w:tcW w:w="1985" w:type="dxa"/>
            <w:tcBorders>
              <w:top w:val="nil"/>
              <w:left w:val="nil"/>
              <w:bottom w:val="single" w:sz="4" w:space="0" w:color="auto"/>
              <w:right w:val="single" w:sz="4" w:space="0" w:color="auto"/>
            </w:tcBorders>
            <w:shd w:val="clear" w:color="auto" w:fill="auto"/>
            <w:noWrap/>
            <w:vAlign w:val="center"/>
          </w:tcPr>
          <w:p w14:paraId="0C98D620"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4010</w:t>
            </w:r>
          </w:p>
        </w:tc>
        <w:tc>
          <w:tcPr>
            <w:tcW w:w="1843" w:type="dxa"/>
            <w:tcBorders>
              <w:top w:val="nil"/>
              <w:left w:val="nil"/>
              <w:bottom w:val="single" w:sz="4" w:space="0" w:color="auto"/>
              <w:right w:val="single" w:sz="4" w:space="0" w:color="auto"/>
            </w:tcBorders>
            <w:shd w:val="clear" w:color="auto" w:fill="auto"/>
            <w:noWrap/>
            <w:vAlign w:val="center"/>
          </w:tcPr>
          <w:p w14:paraId="5E5B3BC0"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4185</w:t>
            </w:r>
          </w:p>
        </w:tc>
      </w:tr>
      <w:tr w:rsidR="005D0299" w:rsidRPr="0073594C" w14:paraId="35CDE54B"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F064642"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4EC21988"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fy_high|</w:t>
            </w:r>
          </w:p>
        </w:tc>
        <w:tc>
          <w:tcPr>
            <w:tcW w:w="1842" w:type="dxa"/>
            <w:tcBorders>
              <w:top w:val="nil"/>
              <w:left w:val="nil"/>
              <w:bottom w:val="single" w:sz="4" w:space="0" w:color="auto"/>
              <w:right w:val="single" w:sz="4" w:space="0" w:color="auto"/>
            </w:tcBorders>
            <w:shd w:val="clear" w:color="auto" w:fill="auto"/>
            <w:noWrap/>
            <w:vAlign w:val="center"/>
          </w:tcPr>
          <w:p w14:paraId="075A6228"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fy_low|</w:t>
            </w:r>
          </w:p>
        </w:tc>
        <w:tc>
          <w:tcPr>
            <w:tcW w:w="1985" w:type="dxa"/>
            <w:tcBorders>
              <w:top w:val="nil"/>
              <w:left w:val="nil"/>
              <w:bottom w:val="single" w:sz="4" w:space="0" w:color="auto"/>
              <w:right w:val="single" w:sz="4" w:space="0" w:color="auto"/>
            </w:tcBorders>
            <w:shd w:val="clear" w:color="auto" w:fill="auto"/>
            <w:noWrap/>
            <w:vAlign w:val="center"/>
          </w:tcPr>
          <w:p w14:paraId="317453A7"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fx_high|</w:t>
            </w:r>
          </w:p>
        </w:tc>
        <w:tc>
          <w:tcPr>
            <w:tcW w:w="1843" w:type="dxa"/>
            <w:tcBorders>
              <w:top w:val="nil"/>
              <w:left w:val="nil"/>
              <w:bottom w:val="single" w:sz="4" w:space="0" w:color="auto"/>
              <w:right w:val="single" w:sz="4" w:space="0" w:color="auto"/>
            </w:tcBorders>
            <w:shd w:val="clear" w:color="auto" w:fill="auto"/>
            <w:noWrap/>
            <w:vAlign w:val="center"/>
          </w:tcPr>
          <w:p w14:paraId="56B9ED35"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 fx_low|</w:t>
            </w:r>
          </w:p>
        </w:tc>
      </w:tr>
      <w:tr w:rsidR="005D0299" w:rsidRPr="0073594C" w14:paraId="0805D110"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6E23C52"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2030F9F8"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1020</w:t>
            </w:r>
          </w:p>
        </w:tc>
        <w:tc>
          <w:tcPr>
            <w:tcW w:w="1842" w:type="dxa"/>
            <w:tcBorders>
              <w:top w:val="nil"/>
              <w:left w:val="nil"/>
              <w:bottom w:val="single" w:sz="4" w:space="0" w:color="auto"/>
              <w:right w:val="single" w:sz="4" w:space="0" w:color="auto"/>
            </w:tcBorders>
            <w:shd w:val="clear" w:color="auto" w:fill="auto"/>
            <w:noWrap/>
            <w:vAlign w:val="center"/>
          </w:tcPr>
          <w:p w14:paraId="11F27351"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1270</w:t>
            </w:r>
          </w:p>
        </w:tc>
        <w:tc>
          <w:tcPr>
            <w:tcW w:w="1985" w:type="dxa"/>
            <w:tcBorders>
              <w:top w:val="nil"/>
              <w:left w:val="nil"/>
              <w:bottom w:val="single" w:sz="4" w:space="0" w:color="auto"/>
              <w:right w:val="single" w:sz="4" w:space="0" w:color="auto"/>
            </w:tcBorders>
            <w:shd w:val="clear" w:color="auto" w:fill="auto"/>
            <w:noWrap/>
            <w:vAlign w:val="center"/>
          </w:tcPr>
          <w:p w14:paraId="1D3EA433"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2815</w:t>
            </w:r>
          </w:p>
        </w:tc>
        <w:tc>
          <w:tcPr>
            <w:tcW w:w="1843" w:type="dxa"/>
            <w:tcBorders>
              <w:top w:val="nil"/>
              <w:left w:val="nil"/>
              <w:bottom w:val="single" w:sz="4" w:space="0" w:color="auto"/>
              <w:right w:val="single" w:sz="4" w:space="0" w:color="auto"/>
            </w:tcBorders>
            <w:shd w:val="clear" w:color="auto" w:fill="auto"/>
            <w:noWrap/>
            <w:vAlign w:val="center"/>
          </w:tcPr>
          <w:p w14:paraId="072DEDBB"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3090</w:t>
            </w:r>
          </w:p>
        </w:tc>
      </w:tr>
      <w:tr w:rsidR="005D0299" w:rsidRPr="0073594C" w14:paraId="047161B9"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2321A24"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3721D449"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fy_low|</w:t>
            </w:r>
          </w:p>
        </w:tc>
        <w:tc>
          <w:tcPr>
            <w:tcW w:w="1842" w:type="dxa"/>
            <w:tcBorders>
              <w:top w:val="nil"/>
              <w:left w:val="nil"/>
              <w:bottom w:val="single" w:sz="4" w:space="0" w:color="auto"/>
              <w:right w:val="single" w:sz="4" w:space="0" w:color="auto"/>
            </w:tcBorders>
            <w:shd w:val="clear" w:color="auto" w:fill="auto"/>
            <w:noWrap/>
            <w:vAlign w:val="center"/>
          </w:tcPr>
          <w:p w14:paraId="27D9BC01"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fy_high|</w:t>
            </w:r>
          </w:p>
        </w:tc>
        <w:tc>
          <w:tcPr>
            <w:tcW w:w="1985" w:type="dxa"/>
            <w:tcBorders>
              <w:top w:val="nil"/>
              <w:left w:val="nil"/>
              <w:bottom w:val="single" w:sz="4" w:space="0" w:color="auto"/>
              <w:right w:val="single" w:sz="4" w:space="0" w:color="auto"/>
            </w:tcBorders>
            <w:shd w:val="clear" w:color="auto" w:fill="auto"/>
            <w:noWrap/>
            <w:vAlign w:val="center"/>
          </w:tcPr>
          <w:p w14:paraId="670E30C7"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fx_low|</w:t>
            </w:r>
          </w:p>
        </w:tc>
        <w:tc>
          <w:tcPr>
            <w:tcW w:w="1843" w:type="dxa"/>
            <w:tcBorders>
              <w:top w:val="nil"/>
              <w:left w:val="nil"/>
              <w:bottom w:val="single" w:sz="4" w:space="0" w:color="auto"/>
              <w:right w:val="single" w:sz="4" w:space="0" w:color="auto"/>
            </w:tcBorders>
            <w:shd w:val="clear" w:color="auto" w:fill="auto"/>
            <w:noWrap/>
            <w:vAlign w:val="center"/>
          </w:tcPr>
          <w:p w14:paraId="267227E6"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 fx_high|</w:t>
            </w:r>
          </w:p>
        </w:tc>
      </w:tr>
      <w:tr w:rsidR="005D0299" w:rsidRPr="0073594C" w14:paraId="4398071F"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CBEAE68"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0A35881A"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5720</w:t>
            </w:r>
          </w:p>
        </w:tc>
        <w:tc>
          <w:tcPr>
            <w:tcW w:w="1842" w:type="dxa"/>
            <w:tcBorders>
              <w:top w:val="nil"/>
              <w:left w:val="nil"/>
              <w:bottom w:val="single" w:sz="4" w:space="0" w:color="auto"/>
              <w:right w:val="single" w:sz="4" w:space="0" w:color="auto"/>
            </w:tcBorders>
            <w:shd w:val="clear" w:color="auto" w:fill="auto"/>
            <w:noWrap/>
            <w:vAlign w:val="center"/>
          </w:tcPr>
          <w:p w14:paraId="42B30963"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5970</w:t>
            </w:r>
          </w:p>
        </w:tc>
        <w:tc>
          <w:tcPr>
            <w:tcW w:w="1985" w:type="dxa"/>
            <w:tcBorders>
              <w:top w:val="nil"/>
              <w:left w:val="nil"/>
              <w:bottom w:val="single" w:sz="4" w:space="0" w:color="auto"/>
              <w:right w:val="single" w:sz="4" w:space="0" w:color="auto"/>
            </w:tcBorders>
            <w:shd w:val="clear" w:color="auto" w:fill="auto"/>
            <w:noWrap/>
            <w:vAlign w:val="center"/>
          </w:tcPr>
          <w:p w14:paraId="697C00CA"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6310</w:t>
            </w:r>
          </w:p>
        </w:tc>
        <w:tc>
          <w:tcPr>
            <w:tcW w:w="1843" w:type="dxa"/>
            <w:tcBorders>
              <w:top w:val="nil"/>
              <w:left w:val="nil"/>
              <w:bottom w:val="single" w:sz="4" w:space="0" w:color="auto"/>
              <w:right w:val="single" w:sz="4" w:space="0" w:color="auto"/>
            </w:tcBorders>
            <w:shd w:val="clear" w:color="auto" w:fill="auto"/>
            <w:noWrap/>
            <w:vAlign w:val="center"/>
          </w:tcPr>
          <w:p w14:paraId="55373FD1"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6585</w:t>
            </w:r>
          </w:p>
        </w:tc>
      </w:tr>
      <w:tr w:rsidR="005D0299" w:rsidRPr="0073594C" w14:paraId="233E0994"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A561411"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Two-tone 4th order IMD products</w:t>
            </w:r>
          </w:p>
        </w:tc>
        <w:tc>
          <w:tcPr>
            <w:tcW w:w="1843" w:type="dxa"/>
            <w:tcBorders>
              <w:top w:val="nil"/>
              <w:left w:val="nil"/>
              <w:bottom w:val="single" w:sz="4" w:space="0" w:color="auto"/>
              <w:right w:val="single" w:sz="4" w:space="0" w:color="auto"/>
            </w:tcBorders>
            <w:shd w:val="clear" w:color="auto" w:fill="FFFFFF" w:themeFill="background1"/>
            <w:noWrap/>
            <w:vAlign w:val="center"/>
          </w:tcPr>
          <w:p w14:paraId="134CA7EB"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|3*fx_low –1* fy_high|</w:t>
            </w:r>
          </w:p>
        </w:tc>
        <w:tc>
          <w:tcPr>
            <w:tcW w:w="1842" w:type="dxa"/>
            <w:tcBorders>
              <w:top w:val="nil"/>
              <w:left w:val="nil"/>
              <w:bottom w:val="single" w:sz="4" w:space="0" w:color="auto"/>
              <w:right w:val="single" w:sz="4" w:space="0" w:color="auto"/>
            </w:tcBorders>
            <w:shd w:val="clear" w:color="auto" w:fill="auto"/>
            <w:noWrap/>
            <w:vAlign w:val="center"/>
          </w:tcPr>
          <w:p w14:paraId="7ED2B0BE"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|3*fx_high – 1*fy_low|</w:t>
            </w:r>
          </w:p>
        </w:tc>
        <w:tc>
          <w:tcPr>
            <w:tcW w:w="1985" w:type="dxa"/>
            <w:tcBorders>
              <w:top w:val="nil"/>
              <w:left w:val="nil"/>
              <w:bottom w:val="single" w:sz="4" w:space="0" w:color="auto"/>
              <w:right w:val="single" w:sz="4" w:space="0" w:color="auto"/>
            </w:tcBorders>
            <w:shd w:val="clear" w:color="auto" w:fill="auto"/>
            <w:noWrap/>
            <w:vAlign w:val="center"/>
          </w:tcPr>
          <w:p w14:paraId="73D36913"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|3*fy_low – 1*fx_high|</w:t>
            </w:r>
          </w:p>
        </w:tc>
        <w:tc>
          <w:tcPr>
            <w:tcW w:w="1843" w:type="dxa"/>
            <w:tcBorders>
              <w:top w:val="nil"/>
              <w:left w:val="nil"/>
              <w:bottom w:val="single" w:sz="4" w:space="0" w:color="auto"/>
              <w:right w:val="single" w:sz="4" w:space="0" w:color="auto"/>
            </w:tcBorders>
            <w:shd w:val="clear" w:color="auto" w:fill="auto"/>
            <w:noWrap/>
            <w:vAlign w:val="center"/>
          </w:tcPr>
          <w:p w14:paraId="1072E814"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|3*fy_high – 1*fx_low|</w:t>
            </w:r>
          </w:p>
        </w:tc>
      </w:tr>
      <w:tr w:rsidR="005D0299" w:rsidRPr="0073594C" w14:paraId="575D8362"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E024317"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57D49867"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2730</w:t>
            </w:r>
          </w:p>
        </w:tc>
        <w:tc>
          <w:tcPr>
            <w:tcW w:w="1842" w:type="dxa"/>
            <w:tcBorders>
              <w:top w:val="nil"/>
              <w:left w:val="nil"/>
              <w:bottom w:val="single" w:sz="4" w:space="0" w:color="auto"/>
              <w:right w:val="single" w:sz="4" w:space="0" w:color="auto"/>
            </w:tcBorders>
            <w:shd w:val="clear" w:color="auto" w:fill="auto"/>
            <w:noWrap/>
            <w:vAlign w:val="center"/>
          </w:tcPr>
          <w:p w14:paraId="11E79976"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3055</w:t>
            </w:r>
          </w:p>
        </w:tc>
        <w:tc>
          <w:tcPr>
            <w:tcW w:w="1985" w:type="dxa"/>
            <w:tcBorders>
              <w:top w:val="nil"/>
              <w:left w:val="nil"/>
              <w:bottom w:val="single" w:sz="4" w:space="0" w:color="auto"/>
              <w:right w:val="single" w:sz="4" w:space="0" w:color="auto"/>
            </w:tcBorders>
            <w:shd w:val="clear" w:color="auto" w:fill="auto"/>
            <w:noWrap/>
            <w:vAlign w:val="center"/>
          </w:tcPr>
          <w:p w14:paraId="7CF708DF"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5115</w:t>
            </w:r>
          </w:p>
        </w:tc>
        <w:tc>
          <w:tcPr>
            <w:tcW w:w="1843" w:type="dxa"/>
            <w:tcBorders>
              <w:top w:val="nil"/>
              <w:left w:val="nil"/>
              <w:bottom w:val="single" w:sz="4" w:space="0" w:color="auto"/>
              <w:right w:val="single" w:sz="4" w:space="0" w:color="auto"/>
            </w:tcBorders>
            <w:shd w:val="clear" w:color="auto" w:fill="auto"/>
            <w:noWrap/>
            <w:vAlign w:val="center"/>
          </w:tcPr>
          <w:p w14:paraId="2C1C5E61"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5490</w:t>
            </w:r>
          </w:p>
        </w:tc>
      </w:tr>
      <w:tr w:rsidR="005D0299" w:rsidRPr="0073594C" w14:paraId="50909F76"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9861FC4"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697D81E2"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–2* fy_high|</w:t>
            </w:r>
          </w:p>
        </w:tc>
        <w:tc>
          <w:tcPr>
            <w:tcW w:w="1842" w:type="dxa"/>
            <w:tcBorders>
              <w:top w:val="nil"/>
              <w:left w:val="nil"/>
              <w:bottom w:val="single" w:sz="4" w:space="0" w:color="auto"/>
              <w:right w:val="single" w:sz="4" w:space="0" w:color="auto"/>
            </w:tcBorders>
            <w:shd w:val="clear" w:color="auto" w:fill="auto"/>
            <w:noWrap/>
            <w:vAlign w:val="center"/>
          </w:tcPr>
          <w:p w14:paraId="0EECB995"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–2* fy_low|</w:t>
            </w:r>
          </w:p>
        </w:tc>
        <w:tc>
          <w:tcPr>
            <w:tcW w:w="1985" w:type="dxa"/>
            <w:tcBorders>
              <w:top w:val="nil"/>
              <w:left w:val="nil"/>
              <w:bottom w:val="single" w:sz="4" w:space="0" w:color="auto"/>
              <w:right w:val="single" w:sz="4" w:space="0" w:color="auto"/>
            </w:tcBorders>
            <w:shd w:val="clear" w:color="auto" w:fill="auto"/>
            <w:noWrap/>
            <w:vAlign w:val="center"/>
          </w:tcPr>
          <w:p w14:paraId="2A9853FC"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+2* fy_low|</w:t>
            </w:r>
          </w:p>
        </w:tc>
        <w:tc>
          <w:tcPr>
            <w:tcW w:w="1843" w:type="dxa"/>
            <w:tcBorders>
              <w:top w:val="nil"/>
              <w:left w:val="nil"/>
              <w:bottom w:val="single" w:sz="4" w:space="0" w:color="auto"/>
              <w:right w:val="single" w:sz="4" w:space="0" w:color="auto"/>
            </w:tcBorders>
            <w:shd w:val="clear" w:color="auto" w:fill="auto"/>
            <w:noWrap/>
            <w:vAlign w:val="center"/>
          </w:tcPr>
          <w:p w14:paraId="30DAAFA2"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+2* fy_high|</w:t>
            </w:r>
          </w:p>
        </w:tc>
      </w:tr>
      <w:tr w:rsidR="005D0299" w:rsidRPr="0073594C" w14:paraId="3306BAD4"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74241E4"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23E6A15F" w14:textId="77777777" w:rsidR="005D0299" w:rsidRPr="00EA26FA" w:rsidRDefault="005D0299" w:rsidP="005A4037">
            <w:pPr>
              <w:spacing w:after="0"/>
              <w:jc w:val="center"/>
              <w:rPr>
                <w:rFonts w:ascii="Arial" w:hAnsi="Arial" w:cs="Arial"/>
                <w:color w:val="000000"/>
                <w:sz w:val="18"/>
                <w:szCs w:val="18"/>
                <w:highlight w:val="yellow"/>
                <w:lang w:val="en-US" w:eastAsia="ja-JP"/>
              </w:rPr>
            </w:pPr>
            <w:r>
              <w:rPr>
                <w:rFonts w:ascii="Arial" w:hAnsi="Arial" w:cs="Arial"/>
                <w:color w:val="000000"/>
                <w:sz w:val="16"/>
                <w:szCs w:val="16"/>
              </w:rPr>
              <w:t>1380</w:t>
            </w:r>
          </w:p>
        </w:tc>
        <w:tc>
          <w:tcPr>
            <w:tcW w:w="1842" w:type="dxa"/>
            <w:tcBorders>
              <w:top w:val="nil"/>
              <w:left w:val="nil"/>
              <w:bottom w:val="single" w:sz="4" w:space="0" w:color="auto"/>
              <w:right w:val="single" w:sz="4" w:space="0" w:color="auto"/>
            </w:tcBorders>
            <w:shd w:val="clear" w:color="auto" w:fill="auto"/>
            <w:noWrap/>
            <w:vAlign w:val="center"/>
          </w:tcPr>
          <w:p w14:paraId="61C96F4F" w14:textId="77777777" w:rsidR="005D0299" w:rsidRPr="00EA26FA" w:rsidRDefault="005D0299" w:rsidP="005A4037">
            <w:pPr>
              <w:spacing w:after="0"/>
              <w:jc w:val="center"/>
              <w:rPr>
                <w:rFonts w:ascii="Arial" w:hAnsi="Arial" w:cs="Arial"/>
                <w:color w:val="000000"/>
                <w:sz w:val="18"/>
                <w:szCs w:val="18"/>
                <w:highlight w:val="yellow"/>
                <w:lang w:val="en-US" w:eastAsia="ja-JP"/>
              </w:rPr>
            </w:pPr>
            <w:r>
              <w:rPr>
                <w:rFonts w:ascii="Arial" w:hAnsi="Arial" w:cs="Arial"/>
                <w:color w:val="000000"/>
                <w:sz w:val="16"/>
                <w:szCs w:val="16"/>
              </w:rPr>
              <w:t>1030</w:t>
            </w:r>
          </w:p>
        </w:tc>
        <w:tc>
          <w:tcPr>
            <w:tcW w:w="1985" w:type="dxa"/>
            <w:tcBorders>
              <w:top w:val="nil"/>
              <w:left w:val="nil"/>
              <w:bottom w:val="single" w:sz="4" w:space="0" w:color="auto"/>
              <w:right w:val="single" w:sz="4" w:space="0" w:color="auto"/>
            </w:tcBorders>
            <w:shd w:val="clear" w:color="auto" w:fill="auto"/>
            <w:noWrap/>
            <w:vAlign w:val="center"/>
          </w:tcPr>
          <w:p w14:paraId="07C01394"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8020</w:t>
            </w:r>
          </w:p>
        </w:tc>
        <w:tc>
          <w:tcPr>
            <w:tcW w:w="1843" w:type="dxa"/>
            <w:tcBorders>
              <w:top w:val="nil"/>
              <w:left w:val="nil"/>
              <w:bottom w:val="single" w:sz="4" w:space="0" w:color="auto"/>
              <w:right w:val="single" w:sz="4" w:space="0" w:color="auto"/>
            </w:tcBorders>
            <w:shd w:val="clear" w:color="auto" w:fill="auto"/>
            <w:noWrap/>
            <w:vAlign w:val="center"/>
          </w:tcPr>
          <w:p w14:paraId="6EBBBB20"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8370</w:t>
            </w:r>
          </w:p>
        </w:tc>
      </w:tr>
      <w:tr w:rsidR="005D0299" w:rsidRPr="0073594C" w14:paraId="67D1C9DA"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43A28C4"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663AA132"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|3*fx_low +1* fy_low|</w:t>
            </w:r>
          </w:p>
        </w:tc>
        <w:tc>
          <w:tcPr>
            <w:tcW w:w="1842" w:type="dxa"/>
            <w:tcBorders>
              <w:top w:val="nil"/>
              <w:left w:val="nil"/>
              <w:bottom w:val="single" w:sz="4" w:space="0" w:color="auto"/>
              <w:right w:val="single" w:sz="4" w:space="0" w:color="auto"/>
            </w:tcBorders>
            <w:shd w:val="clear" w:color="auto" w:fill="auto"/>
            <w:noWrap/>
            <w:vAlign w:val="center"/>
          </w:tcPr>
          <w:p w14:paraId="7246EBA1"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|3*fx_high + 1*fy_high|</w:t>
            </w:r>
          </w:p>
        </w:tc>
        <w:tc>
          <w:tcPr>
            <w:tcW w:w="1985" w:type="dxa"/>
            <w:tcBorders>
              <w:top w:val="nil"/>
              <w:left w:val="nil"/>
              <w:bottom w:val="single" w:sz="4" w:space="0" w:color="auto"/>
              <w:right w:val="single" w:sz="4" w:space="0" w:color="auto"/>
            </w:tcBorders>
            <w:shd w:val="clear" w:color="auto" w:fill="auto"/>
            <w:noWrap/>
            <w:vAlign w:val="center"/>
          </w:tcPr>
          <w:p w14:paraId="25CA71FB"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|3*fy_low + 1*fx_low|</w:t>
            </w:r>
          </w:p>
        </w:tc>
        <w:tc>
          <w:tcPr>
            <w:tcW w:w="1843" w:type="dxa"/>
            <w:tcBorders>
              <w:top w:val="nil"/>
              <w:left w:val="nil"/>
              <w:bottom w:val="single" w:sz="4" w:space="0" w:color="auto"/>
              <w:right w:val="single" w:sz="4" w:space="0" w:color="auto"/>
            </w:tcBorders>
            <w:shd w:val="clear" w:color="auto" w:fill="auto"/>
            <w:noWrap/>
            <w:vAlign w:val="center"/>
          </w:tcPr>
          <w:p w14:paraId="628372A3"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|3*fy_high + 1*fx_high|</w:t>
            </w:r>
          </w:p>
        </w:tc>
      </w:tr>
      <w:tr w:rsidR="005D0299" w:rsidRPr="0073594C" w14:paraId="774325BC"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639ACF3"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1DACD0AE"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7430</w:t>
            </w:r>
          </w:p>
        </w:tc>
        <w:tc>
          <w:tcPr>
            <w:tcW w:w="1842" w:type="dxa"/>
            <w:tcBorders>
              <w:top w:val="nil"/>
              <w:left w:val="nil"/>
              <w:bottom w:val="single" w:sz="4" w:space="0" w:color="auto"/>
              <w:right w:val="single" w:sz="4" w:space="0" w:color="auto"/>
            </w:tcBorders>
            <w:shd w:val="clear" w:color="auto" w:fill="auto"/>
            <w:noWrap/>
            <w:vAlign w:val="center"/>
          </w:tcPr>
          <w:p w14:paraId="09CE53FE"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7755</w:t>
            </w:r>
          </w:p>
        </w:tc>
        <w:tc>
          <w:tcPr>
            <w:tcW w:w="1985" w:type="dxa"/>
            <w:tcBorders>
              <w:top w:val="nil"/>
              <w:left w:val="nil"/>
              <w:bottom w:val="single" w:sz="4" w:space="0" w:color="auto"/>
              <w:right w:val="single" w:sz="4" w:space="0" w:color="auto"/>
            </w:tcBorders>
            <w:shd w:val="clear" w:color="auto" w:fill="auto"/>
            <w:noWrap/>
            <w:vAlign w:val="center"/>
          </w:tcPr>
          <w:p w14:paraId="4B78F444"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8610</w:t>
            </w:r>
          </w:p>
        </w:tc>
        <w:tc>
          <w:tcPr>
            <w:tcW w:w="1843" w:type="dxa"/>
            <w:tcBorders>
              <w:top w:val="nil"/>
              <w:left w:val="nil"/>
              <w:bottom w:val="single" w:sz="4" w:space="0" w:color="auto"/>
              <w:right w:val="single" w:sz="4" w:space="0" w:color="auto"/>
            </w:tcBorders>
            <w:shd w:val="clear" w:color="auto" w:fill="auto"/>
            <w:noWrap/>
            <w:vAlign w:val="center"/>
          </w:tcPr>
          <w:p w14:paraId="7A3FA8FF"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8985</w:t>
            </w:r>
          </w:p>
        </w:tc>
      </w:tr>
      <w:tr w:rsidR="005D0299" w:rsidRPr="0073594C" w14:paraId="649F3EDE"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60B9B19"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664A0D62"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|fx_low – 4*fy_high|</w:t>
            </w:r>
          </w:p>
        </w:tc>
        <w:tc>
          <w:tcPr>
            <w:tcW w:w="1842" w:type="dxa"/>
            <w:tcBorders>
              <w:top w:val="nil"/>
              <w:left w:val="nil"/>
              <w:bottom w:val="single" w:sz="4" w:space="0" w:color="auto"/>
              <w:right w:val="single" w:sz="4" w:space="0" w:color="auto"/>
            </w:tcBorders>
            <w:shd w:val="clear" w:color="auto" w:fill="auto"/>
            <w:noWrap/>
            <w:vAlign w:val="center"/>
          </w:tcPr>
          <w:p w14:paraId="41F059BE"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|fx_high – 4*fy_low|</w:t>
            </w:r>
          </w:p>
        </w:tc>
        <w:tc>
          <w:tcPr>
            <w:tcW w:w="1985" w:type="dxa"/>
            <w:tcBorders>
              <w:top w:val="nil"/>
              <w:left w:val="nil"/>
              <w:bottom w:val="single" w:sz="4" w:space="0" w:color="auto"/>
              <w:right w:val="single" w:sz="4" w:space="0" w:color="auto"/>
            </w:tcBorders>
            <w:shd w:val="clear" w:color="auto" w:fill="auto"/>
            <w:noWrap/>
            <w:vAlign w:val="center"/>
          </w:tcPr>
          <w:p w14:paraId="3CAFB281"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4*fx_high|</w:t>
            </w:r>
          </w:p>
        </w:tc>
        <w:tc>
          <w:tcPr>
            <w:tcW w:w="1843" w:type="dxa"/>
            <w:tcBorders>
              <w:top w:val="nil"/>
              <w:left w:val="nil"/>
              <w:bottom w:val="single" w:sz="4" w:space="0" w:color="auto"/>
              <w:right w:val="single" w:sz="4" w:space="0" w:color="auto"/>
            </w:tcBorders>
            <w:shd w:val="clear" w:color="auto" w:fill="auto"/>
            <w:noWrap/>
            <w:vAlign w:val="center"/>
          </w:tcPr>
          <w:p w14:paraId="3B5FC898"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4*fx_low|</w:t>
            </w:r>
          </w:p>
        </w:tc>
      </w:tr>
      <w:tr w:rsidR="005D0299" w:rsidRPr="0073594C" w14:paraId="708245B4"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C3BA7B5"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279DBB86"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7890</w:t>
            </w:r>
          </w:p>
        </w:tc>
        <w:tc>
          <w:tcPr>
            <w:tcW w:w="1842" w:type="dxa"/>
            <w:tcBorders>
              <w:top w:val="nil"/>
              <w:left w:val="nil"/>
              <w:bottom w:val="single" w:sz="4" w:space="0" w:color="auto"/>
              <w:right w:val="single" w:sz="4" w:space="0" w:color="auto"/>
            </w:tcBorders>
            <w:shd w:val="clear" w:color="auto" w:fill="auto"/>
            <w:noWrap/>
            <w:vAlign w:val="center"/>
          </w:tcPr>
          <w:p w14:paraId="692FC551"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7415</w:t>
            </w:r>
          </w:p>
        </w:tc>
        <w:tc>
          <w:tcPr>
            <w:tcW w:w="1985" w:type="dxa"/>
            <w:tcBorders>
              <w:top w:val="nil"/>
              <w:left w:val="nil"/>
              <w:bottom w:val="single" w:sz="4" w:space="0" w:color="auto"/>
              <w:right w:val="single" w:sz="4" w:space="0" w:color="auto"/>
            </w:tcBorders>
            <w:shd w:val="clear" w:color="auto" w:fill="auto"/>
            <w:noWrap/>
            <w:vAlign w:val="center"/>
          </w:tcPr>
          <w:p w14:paraId="68B192C2"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4840</w:t>
            </w:r>
          </w:p>
        </w:tc>
        <w:tc>
          <w:tcPr>
            <w:tcW w:w="1843" w:type="dxa"/>
            <w:tcBorders>
              <w:top w:val="nil"/>
              <w:left w:val="nil"/>
              <w:bottom w:val="single" w:sz="4" w:space="0" w:color="auto"/>
              <w:right w:val="single" w:sz="4" w:space="0" w:color="auto"/>
            </w:tcBorders>
            <w:shd w:val="clear" w:color="auto" w:fill="auto"/>
            <w:noWrap/>
            <w:vAlign w:val="center"/>
          </w:tcPr>
          <w:p w14:paraId="7F58109D"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4440</w:t>
            </w:r>
          </w:p>
        </w:tc>
      </w:tr>
      <w:tr w:rsidR="005D0299" w:rsidRPr="0073594C" w14:paraId="4C2F9356"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0B8EF2B"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61BC2A4C"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- 3*fy_high|</w:t>
            </w:r>
          </w:p>
        </w:tc>
        <w:tc>
          <w:tcPr>
            <w:tcW w:w="1842" w:type="dxa"/>
            <w:tcBorders>
              <w:top w:val="nil"/>
              <w:left w:val="nil"/>
              <w:bottom w:val="single" w:sz="4" w:space="0" w:color="auto"/>
              <w:right w:val="single" w:sz="4" w:space="0" w:color="auto"/>
            </w:tcBorders>
            <w:shd w:val="clear" w:color="auto" w:fill="auto"/>
            <w:noWrap/>
            <w:vAlign w:val="center"/>
          </w:tcPr>
          <w:p w14:paraId="0AAF921C"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- 3*fy_low|</w:t>
            </w:r>
          </w:p>
        </w:tc>
        <w:tc>
          <w:tcPr>
            <w:tcW w:w="1985" w:type="dxa"/>
            <w:tcBorders>
              <w:top w:val="nil"/>
              <w:left w:val="nil"/>
              <w:bottom w:val="single" w:sz="4" w:space="0" w:color="auto"/>
              <w:right w:val="single" w:sz="4" w:space="0" w:color="auto"/>
            </w:tcBorders>
            <w:shd w:val="clear" w:color="auto" w:fill="auto"/>
            <w:noWrap/>
            <w:vAlign w:val="center"/>
          </w:tcPr>
          <w:p w14:paraId="0C84F040"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- 3*fx_high|</w:t>
            </w:r>
          </w:p>
        </w:tc>
        <w:tc>
          <w:tcPr>
            <w:tcW w:w="1843" w:type="dxa"/>
            <w:tcBorders>
              <w:top w:val="nil"/>
              <w:left w:val="nil"/>
              <w:bottom w:val="single" w:sz="4" w:space="0" w:color="auto"/>
              <w:right w:val="single" w:sz="4" w:space="0" w:color="auto"/>
            </w:tcBorders>
            <w:shd w:val="clear" w:color="auto" w:fill="auto"/>
            <w:noWrap/>
            <w:vAlign w:val="center"/>
          </w:tcPr>
          <w:p w14:paraId="630183F1"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-3*fx_low|</w:t>
            </w:r>
          </w:p>
        </w:tc>
      </w:tr>
      <w:tr w:rsidR="005D0299" w:rsidRPr="0073594C" w14:paraId="2576BA35"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8341B77"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620E7A2C"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3780</w:t>
            </w:r>
          </w:p>
        </w:tc>
        <w:tc>
          <w:tcPr>
            <w:tcW w:w="1842" w:type="dxa"/>
            <w:tcBorders>
              <w:top w:val="nil"/>
              <w:left w:val="nil"/>
              <w:bottom w:val="single" w:sz="4" w:space="0" w:color="auto"/>
              <w:right w:val="single" w:sz="4" w:space="0" w:color="auto"/>
            </w:tcBorders>
            <w:shd w:val="clear" w:color="auto" w:fill="auto"/>
            <w:noWrap/>
            <w:vAlign w:val="center"/>
          </w:tcPr>
          <w:p w14:paraId="6071D0EF"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3330</w:t>
            </w:r>
          </w:p>
        </w:tc>
        <w:tc>
          <w:tcPr>
            <w:tcW w:w="1985" w:type="dxa"/>
            <w:tcBorders>
              <w:top w:val="nil"/>
              <w:left w:val="nil"/>
              <w:bottom w:val="single" w:sz="4" w:space="0" w:color="auto"/>
              <w:right w:val="single" w:sz="4" w:space="0" w:color="auto"/>
            </w:tcBorders>
            <w:shd w:val="clear" w:color="auto" w:fill="auto"/>
            <w:noWrap/>
            <w:vAlign w:val="center"/>
          </w:tcPr>
          <w:p w14:paraId="096950B2" w14:textId="77777777" w:rsidR="005D0299" w:rsidRPr="002F3C2C" w:rsidRDefault="005D0299" w:rsidP="005A4037">
            <w:pPr>
              <w:spacing w:after="0"/>
              <w:jc w:val="center"/>
              <w:rPr>
                <w:rFonts w:ascii="Arial" w:hAnsi="Arial" w:cs="Arial"/>
                <w:color w:val="000000"/>
                <w:sz w:val="18"/>
                <w:szCs w:val="18"/>
                <w:highlight w:val="yellow"/>
                <w:lang w:val="en-US" w:eastAsia="ja-JP"/>
              </w:rPr>
            </w:pPr>
            <w:r w:rsidRPr="002F3C2C">
              <w:rPr>
                <w:rFonts w:ascii="Arial" w:hAnsi="Arial" w:cs="Arial"/>
                <w:color w:val="000000"/>
                <w:sz w:val="16"/>
                <w:szCs w:val="16"/>
                <w:highlight w:val="yellow"/>
              </w:rPr>
              <w:t>755</w:t>
            </w:r>
          </w:p>
        </w:tc>
        <w:tc>
          <w:tcPr>
            <w:tcW w:w="1843" w:type="dxa"/>
            <w:tcBorders>
              <w:top w:val="nil"/>
              <w:left w:val="nil"/>
              <w:bottom w:val="single" w:sz="4" w:space="0" w:color="auto"/>
              <w:right w:val="single" w:sz="4" w:space="0" w:color="auto"/>
            </w:tcBorders>
            <w:shd w:val="clear" w:color="auto" w:fill="auto"/>
            <w:noWrap/>
            <w:vAlign w:val="center"/>
          </w:tcPr>
          <w:p w14:paraId="28497769" w14:textId="77777777" w:rsidR="005D0299" w:rsidRPr="002F3C2C" w:rsidRDefault="005D0299" w:rsidP="005A4037">
            <w:pPr>
              <w:spacing w:after="0"/>
              <w:jc w:val="center"/>
              <w:rPr>
                <w:rFonts w:ascii="Arial" w:hAnsi="Arial" w:cs="Arial"/>
                <w:color w:val="000000"/>
                <w:sz w:val="18"/>
                <w:szCs w:val="18"/>
                <w:highlight w:val="yellow"/>
                <w:lang w:val="en-US" w:eastAsia="ja-JP"/>
              </w:rPr>
            </w:pPr>
            <w:r w:rsidRPr="002F3C2C">
              <w:rPr>
                <w:rFonts w:ascii="Arial" w:hAnsi="Arial" w:cs="Arial"/>
                <w:color w:val="000000"/>
                <w:sz w:val="16"/>
                <w:szCs w:val="16"/>
                <w:highlight w:val="yellow"/>
              </w:rPr>
              <w:t>330</w:t>
            </w:r>
          </w:p>
        </w:tc>
      </w:tr>
      <w:tr w:rsidR="005D0299" w:rsidRPr="0073594C" w14:paraId="188201E7"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6D24C88"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5CCEEFF8"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|fx_low + 4*fy_low|</w:t>
            </w:r>
          </w:p>
        </w:tc>
        <w:tc>
          <w:tcPr>
            <w:tcW w:w="1842" w:type="dxa"/>
            <w:tcBorders>
              <w:top w:val="nil"/>
              <w:left w:val="nil"/>
              <w:bottom w:val="single" w:sz="4" w:space="0" w:color="auto"/>
              <w:right w:val="single" w:sz="4" w:space="0" w:color="auto"/>
            </w:tcBorders>
            <w:shd w:val="clear" w:color="auto" w:fill="auto"/>
            <w:noWrap/>
            <w:vAlign w:val="center"/>
          </w:tcPr>
          <w:p w14:paraId="09D8F2E2"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|fx_high + 4*fy_high|</w:t>
            </w:r>
          </w:p>
        </w:tc>
        <w:tc>
          <w:tcPr>
            <w:tcW w:w="1985" w:type="dxa"/>
            <w:tcBorders>
              <w:top w:val="nil"/>
              <w:left w:val="nil"/>
              <w:bottom w:val="single" w:sz="4" w:space="0" w:color="auto"/>
              <w:right w:val="single" w:sz="4" w:space="0" w:color="auto"/>
            </w:tcBorders>
            <w:shd w:val="clear" w:color="auto" w:fill="auto"/>
            <w:noWrap/>
            <w:vAlign w:val="center"/>
          </w:tcPr>
          <w:p w14:paraId="62EA9041"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+ 4*fx_low|</w:t>
            </w:r>
          </w:p>
        </w:tc>
        <w:tc>
          <w:tcPr>
            <w:tcW w:w="1843" w:type="dxa"/>
            <w:tcBorders>
              <w:top w:val="nil"/>
              <w:left w:val="nil"/>
              <w:bottom w:val="single" w:sz="4" w:space="0" w:color="auto"/>
              <w:right w:val="single" w:sz="4" w:space="0" w:color="auto"/>
            </w:tcBorders>
            <w:shd w:val="clear" w:color="auto" w:fill="auto"/>
            <w:noWrap/>
            <w:vAlign w:val="center"/>
          </w:tcPr>
          <w:p w14:paraId="5BAD0ABE"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+ 4*fx_high|</w:t>
            </w:r>
          </w:p>
        </w:tc>
      </w:tr>
      <w:tr w:rsidR="005D0299" w:rsidRPr="0073594C" w14:paraId="7EEFF07B"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E8FBD74"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7B63F05E"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10910</w:t>
            </w:r>
          </w:p>
        </w:tc>
        <w:tc>
          <w:tcPr>
            <w:tcW w:w="1842" w:type="dxa"/>
            <w:tcBorders>
              <w:top w:val="nil"/>
              <w:left w:val="nil"/>
              <w:bottom w:val="single" w:sz="4" w:space="0" w:color="auto"/>
              <w:right w:val="single" w:sz="4" w:space="0" w:color="auto"/>
            </w:tcBorders>
            <w:shd w:val="clear" w:color="auto" w:fill="auto"/>
            <w:noWrap/>
            <w:vAlign w:val="center"/>
          </w:tcPr>
          <w:p w14:paraId="44092F33"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11385</w:t>
            </w:r>
          </w:p>
        </w:tc>
        <w:tc>
          <w:tcPr>
            <w:tcW w:w="1985" w:type="dxa"/>
            <w:tcBorders>
              <w:top w:val="nil"/>
              <w:left w:val="nil"/>
              <w:bottom w:val="single" w:sz="4" w:space="0" w:color="auto"/>
              <w:right w:val="single" w:sz="4" w:space="0" w:color="auto"/>
            </w:tcBorders>
            <w:shd w:val="clear" w:color="auto" w:fill="auto"/>
            <w:noWrap/>
            <w:vAlign w:val="center"/>
          </w:tcPr>
          <w:p w14:paraId="2F64847B"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9140</w:t>
            </w:r>
          </w:p>
        </w:tc>
        <w:tc>
          <w:tcPr>
            <w:tcW w:w="1843" w:type="dxa"/>
            <w:tcBorders>
              <w:top w:val="nil"/>
              <w:left w:val="nil"/>
              <w:bottom w:val="single" w:sz="4" w:space="0" w:color="auto"/>
              <w:right w:val="single" w:sz="4" w:space="0" w:color="auto"/>
            </w:tcBorders>
            <w:shd w:val="clear" w:color="auto" w:fill="auto"/>
            <w:noWrap/>
            <w:vAlign w:val="center"/>
          </w:tcPr>
          <w:p w14:paraId="3E3B2B11"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9540</w:t>
            </w:r>
          </w:p>
        </w:tc>
      </w:tr>
      <w:tr w:rsidR="005D0299" w:rsidRPr="0073594C" w14:paraId="00C1EF1A"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5E99F8F"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7E9B1AF8"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+ 3*fy_low|</w:t>
            </w:r>
          </w:p>
        </w:tc>
        <w:tc>
          <w:tcPr>
            <w:tcW w:w="1842" w:type="dxa"/>
            <w:tcBorders>
              <w:top w:val="nil"/>
              <w:left w:val="nil"/>
              <w:bottom w:val="single" w:sz="4" w:space="0" w:color="auto"/>
              <w:right w:val="single" w:sz="4" w:space="0" w:color="auto"/>
            </w:tcBorders>
            <w:shd w:val="clear" w:color="auto" w:fill="auto"/>
            <w:noWrap/>
            <w:vAlign w:val="center"/>
          </w:tcPr>
          <w:p w14:paraId="1F669D1F"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+ 3*fy_high|</w:t>
            </w:r>
          </w:p>
        </w:tc>
        <w:tc>
          <w:tcPr>
            <w:tcW w:w="1985" w:type="dxa"/>
            <w:tcBorders>
              <w:top w:val="nil"/>
              <w:left w:val="nil"/>
              <w:bottom w:val="single" w:sz="4" w:space="0" w:color="auto"/>
              <w:right w:val="single" w:sz="4" w:space="0" w:color="auto"/>
            </w:tcBorders>
            <w:shd w:val="clear" w:color="auto" w:fill="auto"/>
            <w:noWrap/>
            <w:vAlign w:val="center"/>
          </w:tcPr>
          <w:p w14:paraId="3EA68002"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+ 3*fx_low|</w:t>
            </w:r>
          </w:p>
        </w:tc>
        <w:tc>
          <w:tcPr>
            <w:tcW w:w="1843" w:type="dxa"/>
            <w:tcBorders>
              <w:top w:val="nil"/>
              <w:left w:val="nil"/>
              <w:bottom w:val="single" w:sz="4" w:space="0" w:color="auto"/>
              <w:right w:val="single" w:sz="4" w:space="0" w:color="auto"/>
            </w:tcBorders>
            <w:shd w:val="clear" w:color="auto" w:fill="auto"/>
            <w:noWrap/>
            <w:vAlign w:val="center"/>
          </w:tcPr>
          <w:p w14:paraId="1489AD16"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+ 3*fx_high|</w:t>
            </w:r>
          </w:p>
        </w:tc>
      </w:tr>
      <w:tr w:rsidR="005D0299" w:rsidRPr="0073594C" w14:paraId="78DAA6AD" w14:textId="77777777" w:rsidTr="005A4037">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FE5E36" w14:textId="77777777" w:rsidR="005D0299" w:rsidRDefault="005D0299" w:rsidP="005A4037">
            <w:pPr>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7B710612" w14:textId="77777777" w:rsidR="005D0299" w:rsidRDefault="005D0299" w:rsidP="005A4037">
            <w:pPr>
              <w:spacing w:after="0"/>
              <w:jc w:val="center"/>
              <w:rPr>
                <w:rFonts w:ascii="Arial" w:hAnsi="Arial" w:cs="Arial"/>
                <w:color w:val="000000"/>
                <w:sz w:val="16"/>
                <w:szCs w:val="16"/>
              </w:rPr>
            </w:pPr>
            <w:r>
              <w:rPr>
                <w:rFonts w:ascii="Arial" w:hAnsi="Arial" w:cs="Arial"/>
                <w:color w:val="000000"/>
                <w:sz w:val="16"/>
                <w:szCs w:val="16"/>
              </w:rPr>
              <w:t>10320</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3A02DEAE" w14:textId="77777777" w:rsidR="005D0299" w:rsidRDefault="005D0299" w:rsidP="005A4037">
            <w:pPr>
              <w:spacing w:after="0"/>
              <w:jc w:val="center"/>
              <w:rPr>
                <w:rFonts w:ascii="Arial" w:hAnsi="Arial" w:cs="Arial"/>
                <w:color w:val="000000"/>
                <w:sz w:val="16"/>
                <w:szCs w:val="16"/>
              </w:rPr>
            </w:pPr>
            <w:r>
              <w:rPr>
                <w:rFonts w:ascii="Arial" w:hAnsi="Arial" w:cs="Arial"/>
                <w:color w:val="000000"/>
                <w:sz w:val="16"/>
                <w:szCs w:val="16"/>
              </w:rPr>
              <w:t>10770</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1B259E4B" w14:textId="77777777" w:rsidR="005D0299" w:rsidRDefault="005D0299" w:rsidP="005A4037">
            <w:pPr>
              <w:spacing w:after="0"/>
              <w:jc w:val="center"/>
              <w:rPr>
                <w:rFonts w:ascii="Arial" w:hAnsi="Arial" w:cs="Arial"/>
                <w:color w:val="000000"/>
                <w:sz w:val="16"/>
                <w:szCs w:val="16"/>
              </w:rPr>
            </w:pPr>
            <w:r>
              <w:rPr>
                <w:rFonts w:ascii="Arial" w:hAnsi="Arial" w:cs="Arial"/>
                <w:color w:val="000000"/>
                <w:sz w:val="16"/>
                <w:szCs w:val="16"/>
              </w:rPr>
              <w:t>9730</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0D365800" w14:textId="77777777" w:rsidR="005D0299" w:rsidRDefault="005D0299" w:rsidP="005A4037">
            <w:pPr>
              <w:spacing w:after="0"/>
              <w:jc w:val="center"/>
              <w:rPr>
                <w:rFonts w:ascii="Arial" w:hAnsi="Arial" w:cs="Arial"/>
                <w:color w:val="000000"/>
                <w:sz w:val="16"/>
                <w:szCs w:val="16"/>
              </w:rPr>
            </w:pPr>
            <w:r>
              <w:rPr>
                <w:rFonts w:ascii="Arial" w:hAnsi="Arial" w:cs="Arial"/>
                <w:color w:val="000000"/>
                <w:sz w:val="16"/>
                <w:szCs w:val="16"/>
              </w:rPr>
              <w:t>10155</w:t>
            </w:r>
          </w:p>
        </w:tc>
      </w:tr>
    </w:tbl>
    <w:p w14:paraId="77394144" w14:textId="77777777" w:rsidR="005D0299" w:rsidRPr="0073594C" w:rsidRDefault="005D0299" w:rsidP="005D0299">
      <w:pPr>
        <w:rPr>
          <w:lang w:eastAsia="ko-KR"/>
        </w:rPr>
      </w:pPr>
    </w:p>
    <w:p w14:paraId="6A89C8CF" w14:textId="6569CDFC" w:rsidR="005D0299" w:rsidRPr="0073594C" w:rsidRDefault="005D0299" w:rsidP="005D0299">
      <w:pPr>
        <w:jc w:val="center"/>
        <w:rPr>
          <w:lang w:eastAsia="zh-CN"/>
        </w:rPr>
      </w:pPr>
      <w:r w:rsidRPr="0073594C">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61</w:t>
      </w:r>
      <w:r w:rsidRPr="0073594C">
        <w:rPr>
          <w:rFonts w:ascii="Arial" w:hAnsi="Arial" w:cs="Arial"/>
          <w:b/>
          <w:bCs/>
          <w:lang w:val="en-US" w:eastAsia="zh-CN"/>
        </w:rPr>
        <w:t>.2</w:t>
      </w:r>
      <w:r w:rsidRPr="0073594C">
        <w:rPr>
          <w:rFonts w:ascii="Arial" w:hAnsi="Arial" w:cs="Arial"/>
          <w:b/>
          <w:bCs/>
          <w:lang w:val="en-US"/>
        </w:rPr>
        <w:t>.</w:t>
      </w:r>
      <w:r>
        <w:rPr>
          <w:rFonts w:ascii="Arial" w:hAnsi="Arial" w:cs="Arial"/>
          <w:b/>
          <w:bCs/>
          <w:lang w:val="en-US" w:eastAsia="zh-CN"/>
        </w:rPr>
        <w:t>1</w:t>
      </w:r>
      <w:r w:rsidRPr="0073594C">
        <w:rPr>
          <w:rFonts w:ascii="Arial" w:hAnsi="Arial" w:cs="Arial"/>
          <w:b/>
          <w:bCs/>
          <w:lang w:val="en-US"/>
        </w:rPr>
        <w:t xml:space="preserve">-2: Band </w:t>
      </w:r>
      <w:r w:rsidRPr="0073594C">
        <w:rPr>
          <w:rFonts w:ascii="Arial" w:hAnsi="Arial" w:cs="Arial"/>
          <w:b/>
          <w:bCs/>
          <w:lang w:val="en-US" w:eastAsia="zh-CN"/>
        </w:rPr>
        <w:t>n</w:t>
      </w:r>
      <w:r>
        <w:rPr>
          <w:rFonts w:ascii="Arial" w:hAnsi="Arial" w:cs="Arial"/>
          <w:b/>
          <w:bCs/>
          <w:lang w:val="en-US" w:eastAsia="zh-CN"/>
        </w:rPr>
        <w:t>3</w:t>
      </w:r>
      <w:r w:rsidRPr="0073594C">
        <w:rPr>
          <w:rFonts w:ascii="Arial" w:hAnsi="Arial" w:cs="Arial"/>
          <w:b/>
          <w:bCs/>
          <w:lang w:val="en-US"/>
        </w:rPr>
        <w:t xml:space="preserve"> and Band </w:t>
      </w:r>
      <w:r w:rsidRPr="0073594C">
        <w:rPr>
          <w:rFonts w:ascii="Arial" w:hAnsi="Arial" w:cs="Arial"/>
          <w:b/>
          <w:bCs/>
          <w:lang w:val="en-US" w:eastAsia="zh-CN"/>
        </w:rPr>
        <w:t>n</w:t>
      </w:r>
      <w:r>
        <w:rPr>
          <w:rFonts w:ascii="Arial" w:hAnsi="Arial" w:cs="Arial"/>
          <w:b/>
          <w:bCs/>
          <w:lang w:val="en-US" w:eastAsia="zh-CN"/>
        </w:rPr>
        <w:t>105</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harmonics and IMD products</w:t>
      </w:r>
    </w:p>
    <w:tbl>
      <w:tblPr>
        <w:tblW w:w="10060" w:type="dxa"/>
        <w:tblInd w:w="113" w:type="dxa"/>
        <w:tblLook w:val="04A0" w:firstRow="1" w:lastRow="0" w:firstColumn="1" w:lastColumn="0" w:noHBand="0" w:noVBand="1"/>
      </w:tblPr>
      <w:tblGrid>
        <w:gridCol w:w="2547"/>
        <w:gridCol w:w="1843"/>
        <w:gridCol w:w="1842"/>
        <w:gridCol w:w="1985"/>
        <w:gridCol w:w="1843"/>
      </w:tblGrid>
      <w:tr w:rsidR="005D0299" w:rsidRPr="0073594C" w14:paraId="7AFFDC4D" w14:textId="77777777" w:rsidTr="005A4037">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E997D3" w14:textId="77777777" w:rsidR="005D0299" w:rsidRPr="0073594C" w:rsidRDefault="005D0299" w:rsidP="005A4037">
            <w:pPr>
              <w:spacing w:after="0"/>
              <w:rPr>
                <w:rFonts w:ascii="Arial" w:hAnsi="Arial" w:cs="Arial"/>
                <w:b/>
                <w:bCs/>
                <w:color w:val="000000"/>
                <w:sz w:val="18"/>
                <w:szCs w:val="18"/>
                <w:lang w:val="en-US" w:eastAsia="ja-JP"/>
              </w:rPr>
            </w:pPr>
            <w:r>
              <w:rPr>
                <w:rFonts w:ascii="Arial" w:hAnsi="Arial" w:cs="Arial"/>
                <w:b/>
                <w:bCs/>
                <w:color w:val="000000"/>
                <w:sz w:val="18"/>
                <w:szCs w:val="18"/>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16723F57" w14:textId="77777777" w:rsidR="005D0299" w:rsidRPr="0073594C" w:rsidRDefault="005D0299"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fx_low</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37F49D3C" w14:textId="77777777" w:rsidR="005D0299" w:rsidRPr="0073594C" w:rsidRDefault="005D0299"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fx_high</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3E40DC37" w14:textId="77777777" w:rsidR="005D0299" w:rsidRPr="0073594C" w:rsidRDefault="005D0299"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fy_low</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594D0684" w14:textId="77777777" w:rsidR="005D0299" w:rsidRPr="0073594C" w:rsidRDefault="005D0299"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fy_high</w:t>
            </w:r>
          </w:p>
        </w:tc>
      </w:tr>
      <w:tr w:rsidR="005D0299" w:rsidRPr="0073594C" w14:paraId="1144743C"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4B37AD2"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UL Frequency [MHz]</w:t>
            </w:r>
          </w:p>
        </w:tc>
        <w:tc>
          <w:tcPr>
            <w:tcW w:w="1843" w:type="dxa"/>
            <w:tcBorders>
              <w:top w:val="nil"/>
              <w:left w:val="nil"/>
              <w:bottom w:val="single" w:sz="4" w:space="0" w:color="auto"/>
              <w:right w:val="single" w:sz="4" w:space="0" w:color="auto"/>
            </w:tcBorders>
            <w:shd w:val="clear" w:color="auto" w:fill="auto"/>
            <w:noWrap/>
            <w:vAlign w:val="center"/>
          </w:tcPr>
          <w:p w14:paraId="347BA614"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1710</w:t>
            </w:r>
          </w:p>
        </w:tc>
        <w:tc>
          <w:tcPr>
            <w:tcW w:w="1842" w:type="dxa"/>
            <w:tcBorders>
              <w:top w:val="nil"/>
              <w:left w:val="nil"/>
              <w:bottom w:val="single" w:sz="4" w:space="0" w:color="auto"/>
              <w:right w:val="single" w:sz="4" w:space="0" w:color="auto"/>
            </w:tcBorders>
            <w:shd w:val="clear" w:color="auto" w:fill="auto"/>
            <w:noWrap/>
            <w:vAlign w:val="center"/>
          </w:tcPr>
          <w:p w14:paraId="069F144D"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1785</w:t>
            </w:r>
          </w:p>
        </w:tc>
        <w:tc>
          <w:tcPr>
            <w:tcW w:w="1985" w:type="dxa"/>
            <w:tcBorders>
              <w:top w:val="nil"/>
              <w:left w:val="nil"/>
              <w:bottom w:val="single" w:sz="4" w:space="0" w:color="auto"/>
              <w:right w:val="single" w:sz="4" w:space="0" w:color="auto"/>
            </w:tcBorders>
            <w:shd w:val="clear" w:color="auto" w:fill="auto"/>
            <w:noWrap/>
            <w:vAlign w:val="center"/>
          </w:tcPr>
          <w:p w14:paraId="1FDA88F2"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663</w:t>
            </w:r>
          </w:p>
        </w:tc>
        <w:tc>
          <w:tcPr>
            <w:tcW w:w="1843" w:type="dxa"/>
            <w:tcBorders>
              <w:top w:val="nil"/>
              <w:left w:val="nil"/>
              <w:bottom w:val="single" w:sz="4" w:space="0" w:color="auto"/>
              <w:right w:val="single" w:sz="4" w:space="0" w:color="auto"/>
            </w:tcBorders>
            <w:shd w:val="clear" w:color="auto" w:fill="auto"/>
            <w:noWrap/>
            <w:vAlign w:val="center"/>
          </w:tcPr>
          <w:p w14:paraId="1DC45D85"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703</w:t>
            </w:r>
          </w:p>
        </w:tc>
      </w:tr>
      <w:tr w:rsidR="005D0299" w:rsidRPr="0073594C" w14:paraId="45F3F988"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A2BEF20"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DL Frequency [MHz]</w:t>
            </w:r>
          </w:p>
        </w:tc>
        <w:tc>
          <w:tcPr>
            <w:tcW w:w="1843" w:type="dxa"/>
            <w:tcBorders>
              <w:top w:val="nil"/>
              <w:left w:val="nil"/>
              <w:bottom w:val="single" w:sz="4" w:space="0" w:color="auto"/>
              <w:right w:val="single" w:sz="4" w:space="0" w:color="auto"/>
            </w:tcBorders>
            <w:shd w:val="clear" w:color="auto" w:fill="auto"/>
            <w:noWrap/>
            <w:vAlign w:val="center"/>
          </w:tcPr>
          <w:p w14:paraId="5281637C"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1805</w:t>
            </w:r>
          </w:p>
        </w:tc>
        <w:tc>
          <w:tcPr>
            <w:tcW w:w="1842" w:type="dxa"/>
            <w:tcBorders>
              <w:top w:val="nil"/>
              <w:left w:val="nil"/>
              <w:bottom w:val="single" w:sz="4" w:space="0" w:color="auto"/>
              <w:right w:val="single" w:sz="4" w:space="0" w:color="auto"/>
            </w:tcBorders>
            <w:shd w:val="clear" w:color="auto" w:fill="auto"/>
            <w:noWrap/>
            <w:vAlign w:val="center"/>
          </w:tcPr>
          <w:p w14:paraId="48D2631D"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1880</w:t>
            </w:r>
          </w:p>
        </w:tc>
        <w:tc>
          <w:tcPr>
            <w:tcW w:w="1985" w:type="dxa"/>
            <w:tcBorders>
              <w:top w:val="nil"/>
              <w:left w:val="nil"/>
              <w:bottom w:val="single" w:sz="4" w:space="0" w:color="auto"/>
              <w:right w:val="single" w:sz="4" w:space="0" w:color="auto"/>
            </w:tcBorders>
            <w:shd w:val="clear" w:color="auto" w:fill="auto"/>
            <w:noWrap/>
            <w:vAlign w:val="center"/>
          </w:tcPr>
          <w:p w14:paraId="4A312BEC"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612</w:t>
            </w:r>
          </w:p>
        </w:tc>
        <w:tc>
          <w:tcPr>
            <w:tcW w:w="1843" w:type="dxa"/>
            <w:tcBorders>
              <w:top w:val="nil"/>
              <w:left w:val="nil"/>
              <w:bottom w:val="single" w:sz="4" w:space="0" w:color="auto"/>
              <w:right w:val="single" w:sz="4" w:space="0" w:color="auto"/>
            </w:tcBorders>
            <w:shd w:val="clear" w:color="auto" w:fill="auto"/>
            <w:noWrap/>
            <w:vAlign w:val="center"/>
          </w:tcPr>
          <w:p w14:paraId="5B6ED526"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652</w:t>
            </w:r>
          </w:p>
        </w:tc>
      </w:tr>
      <w:tr w:rsidR="005D0299" w:rsidRPr="0073594C" w14:paraId="50954EED"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BB8B15F"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2nd order IMD products</w:t>
            </w:r>
          </w:p>
        </w:tc>
        <w:tc>
          <w:tcPr>
            <w:tcW w:w="1843" w:type="dxa"/>
            <w:tcBorders>
              <w:top w:val="nil"/>
              <w:left w:val="nil"/>
              <w:bottom w:val="single" w:sz="4" w:space="0" w:color="auto"/>
              <w:right w:val="single" w:sz="4" w:space="0" w:color="auto"/>
            </w:tcBorders>
            <w:shd w:val="clear" w:color="auto" w:fill="auto"/>
            <w:noWrap/>
            <w:vAlign w:val="center"/>
          </w:tcPr>
          <w:p w14:paraId="3779509F"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fx_high|</w:t>
            </w:r>
          </w:p>
        </w:tc>
        <w:tc>
          <w:tcPr>
            <w:tcW w:w="1842" w:type="dxa"/>
            <w:tcBorders>
              <w:top w:val="nil"/>
              <w:left w:val="nil"/>
              <w:bottom w:val="single" w:sz="4" w:space="0" w:color="auto"/>
              <w:right w:val="single" w:sz="4" w:space="0" w:color="auto"/>
            </w:tcBorders>
            <w:shd w:val="clear" w:color="auto" w:fill="auto"/>
            <w:noWrap/>
            <w:vAlign w:val="center"/>
          </w:tcPr>
          <w:p w14:paraId="4416A5B3"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fx_low|</w:t>
            </w:r>
          </w:p>
        </w:tc>
        <w:tc>
          <w:tcPr>
            <w:tcW w:w="1985" w:type="dxa"/>
            <w:tcBorders>
              <w:top w:val="nil"/>
              <w:left w:val="nil"/>
              <w:bottom w:val="single" w:sz="4" w:space="0" w:color="auto"/>
              <w:right w:val="single" w:sz="4" w:space="0" w:color="auto"/>
            </w:tcBorders>
            <w:shd w:val="clear" w:color="auto" w:fill="auto"/>
            <w:noWrap/>
            <w:vAlign w:val="center"/>
          </w:tcPr>
          <w:p w14:paraId="33DF97E0"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fx_low|</w:t>
            </w:r>
          </w:p>
        </w:tc>
        <w:tc>
          <w:tcPr>
            <w:tcW w:w="1843" w:type="dxa"/>
            <w:tcBorders>
              <w:top w:val="nil"/>
              <w:left w:val="nil"/>
              <w:bottom w:val="single" w:sz="4" w:space="0" w:color="auto"/>
              <w:right w:val="single" w:sz="4" w:space="0" w:color="auto"/>
            </w:tcBorders>
            <w:shd w:val="clear" w:color="auto" w:fill="auto"/>
            <w:noWrap/>
            <w:vAlign w:val="center"/>
          </w:tcPr>
          <w:p w14:paraId="23D229AB"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fx_high|</w:t>
            </w:r>
          </w:p>
        </w:tc>
      </w:tr>
      <w:tr w:rsidR="005D0299" w:rsidRPr="0073594C" w14:paraId="62068D37"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B01B0B8"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5AE5356B"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1122</w:t>
            </w:r>
          </w:p>
        </w:tc>
        <w:tc>
          <w:tcPr>
            <w:tcW w:w="1842" w:type="dxa"/>
            <w:tcBorders>
              <w:top w:val="nil"/>
              <w:left w:val="nil"/>
              <w:bottom w:val="single" w:sz="4" w:space="0" w:color="auto"/>
              <w:right w:val="single" w:sz="4" w:space="0" w:color="auto"/>
            </w:tcBorders>
            <w:shd w:val="clear" w:color="auto" w:fill="auto"/>
            <w:noWrap/>
            <w:vAlign w:val="center"/>
          </w:tcPr>
          <w:p w14:paraId="263F3B04"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1007</w:t>
            </w:r>
          </w:p>
        </w:tc>
        <w:tc>
          <w:tcPr>
            <w:tcW w:w="1985" w:type="dxa"/>
            <w:tcBorders>
              <w:top w:val="nil"/>
              <w:left w:val="nil"/>
              <w:bottom w:val="single" w:sz="4" w:space="0" w:color="auto"/>
              <w:right w:val="single" w:sz="4" w:space="0" w:color="auto"/>
            </w:tcBorders>
            <w:shd w:val="clear" w:color="auto" w:fill="auto"/>
            <w:noWrap/>
            <w:vAlign w:val="center"/>
          </w:tcPr>
          <w:p w14:paraId="62C7C691" w14:textId="77777777" w:rsidR="005D0299" w:rsidRPr="002F3C2C" w:rsidRDefault="005D0299" w:rsidP="005A4037">
            <w:pPr>
              <w:spacing w:after="0"/>
              <w:jc w:val="center"/>
              <w:rPr>
                <w:rFonts w:ascii="Arial" w:hAnsi="Arial" w:cs="Arial"/>
                <w:color w:val="000000"/>
                <w:sz w:val="18"/>
                <w:szCs w:val="18"/>
                <w:highlight w:val="yellow"/>
                <w:lang w:val="en-US" w:eastAsia="ja-JP"/>
              </w:rPr>
            </w:pPr>
            <w:r w:rsidRPr="002F3C2C">
              <w:rPr>
                <w:rFonts w:ascii="Arial" w:hAnsi="Arial" w:cs="Arial"/>
                <w:color w:val="000000"/>
                <w:sz w:val="16"/>
                <w:szCs w:val="16"/>
                <w:highlight w:val="yellow"/>
              </w:rPr>
              <w:t>2373</w:t>
            </w:r>
          </w:p>
        </w:tc>
        <w:tc>
          <w:tcPr>
            <w:tcW w:w="1843" w:type="dxa"/>
            <w:tcBorders>
              <w:top w:val="nil"/>
              <w:left w:val="nil"/>
              <w:bottom w:val="single" w:sz="4" w:space="0" w:color="auto"/>
              <w:right w:val="single" w:sz="4" w:space="0" w:color="auto"/>
            </w:tcBorders>
            <w:shd w:val="clear" w:color="auto" w:fill="auto"/>
            <w:noWrap/>
            <w:vAlign w:val="center"/>
          </w:tcPr>
          <w:p w14:paraId="251998C5" w14:textId="77777777" w:rsidR="005D0299" w:rsidRPr="002F3C2C" w:rsidRDefault="005D0299" w:rsidP="005A4037">
            <w:pPr>
              <w:spacing w:after="0"/>
              <w:jc w:val="center"/>
              <w:rPr>
                <w:rFonts w:ascii="Arial" w:hAnsi="Arial" w:cs="Arial"/>
                <w:color w:val="000000"/>
                <w:sz w:val="18"/>
                <w:szCs w:val="18"/>
                <w:highlight w:val="yellow"/>
                <w:lang w:val="en-US" w:eastAsia="ja-JP"/>
              </w:rPr>
            </w:pPr>
            <w:r w:rsidRPr="002F3C2C">
              <w:rPr>
                <w:rFonts w:ascii="Arial" w:hAnsi="Arial" w:cs="Arial"/>
                <w:color w:val="000000"/>
                <w:sz w:val="16"/>
                <w:szCs w:val="16"/>
                <w:highlight w:val="yellow"/>
              </w:rPr>
              <w:t>2488</w:t>
            </w:r>
          </w:p>
        </w:tc>
      </w:tr>
      <w:tr w:rsidR="005D0299" w:rsidRPr="0073594C" w14:paraId="3F7E3C65"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064540B"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13F8F467"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fy_high|</w:t>
            </w:r>
          </w:p>
        </w:tc>
        <w:tc>
          <w:tcPr>
            <w:tcW w:w="1842" w:type="dxa"/>
            <w:tcBorders>
              <w:top w:val="nil"/>
              <w:left w:val="nil"/>
              <w:bottom w:val="single" w:sz="4" w:space="0" w:color="auto"/>
              <w:right w:val="single" w:sz="4" w:space="0" w:color="auto"/>
            </w:tcBorders>
            <w:shd w:val="clear" w:color="auto" w:fill="auto"/>
            <w:noWrap/>
            <w:vAlign w:val="center"/>
          </w:tcPr>
          <w:p w14:paraId="50C4D50E"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fy_low|</w:t>
            </w:r>
          </w:p>
        </w:tc>
        <w:tc>
          <w:tcPr>
            <w:tcW w:w="1985" w:type="dxa"/>
            <w:tcBorders>
              <w:top w:val="nil"/>
              <w:left w:val="nil"/>
              <w:bottom w:val="single" w:sz="4" w:space="0" w:color="auto"/>
              <w:right w:val="single" w:sz="4" w:space="0" w:color="auto"/>
            </w:tcBorders>
            <w:shd w:val="clear" w:color="auto" w:fill="auto"/>
            <w:noWrap/>
            <w:vAlign w:val="center"/>
          </w:tcPr>
          <w:p w14:paraId="2A2E586C"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fx_high|</w:t>
            </w:r>
          </w:p>
        </w:tc>
        <w:tc>
          <w:tcPr>
            <w:tcW w:w="1843" w:type="dxa"/>
            <w:tcBorders>
              <w:top w:val="nil"/>
              <w:left w:val="nil"/>
              <w:bottom w:val="single" w:sz="4" w:space="0" w:color="auto"/>
              <w:right w:val="single" w:sz="4" w:space="0" w:color="auto"/>
            </w:tcBorders>
            <w:shd w:val="clear" w:color="auto" w:fill="auto"/>
            <w:noWrap/>
            <w:vAlign w:val="center"/>
          </w:tcPr>
          <w:p w14:paraId="4F02F502"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 fx_low|</w:t>
            </w:r>
          </w:p>
        </w:tc>
      </w:tr>
      <w:tr w:rsidR="005D0299" w:rsidRPr="0073594C" w14:paraId="7EB5341F"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8DFD365"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6DBDA853"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2717</w:t>
            </w:r>
          </w:p>
        </w:tc>
        <w:tc>
          <w:tcPr>
            <w:tcW w:w="1842" w:type="dxa"/>
            <w:tcBorders>
              <w:top w:val="nil"/>
              <w:left w:val="nil"/>
              <w:bottom w:val="single" w:sz="4" w:space="0" w:color="auto"/>
              <w:right w:val="single" w:sz="4" w:space="0" w:color="auto"/>
            </w:tcBorders>
            <w:shd w:val="clear" w:color="auto" w:fill="auto"/>
            <w:noWrap/>
            <w:vAlign w:val="center"/>
          </w:tcPr>
          <w:p w14:paraId="1FEF61CE"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2907</w:t>
            </w:r>
          </w:p>
        </w:tc>
        <w:tc>
          <w:tcPr>
            <w:tcW w:w="1985" w:type="dxa"/>
            <w:tcBorders>
              <w:top w:val="nil"/>
              <w:left w:val="nil"/>
              <w:bottom w:val="single" w:sz="4" w:space="0" w:color="auto"/>
              <w:right w:val="single" w:sz="4" w:space="0" w:color="auto"/>
            </w:tcBorders>
            <w:shd w:val="clear" w:color="auto" w:fill="auto"/>
            <w:noWrap/>
            <w:vAlign w:val="center"/>
          </w:tcPr>
          <w:p w14:paraId="3D87D3CF"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459</w:t>
            </w:r>
          </w:p>
        </w:tc>
        <w:tc>
          <w:tcPr>
            <w:tcW w:w="1843" w:type="dxa"/>
            <w:tcBorders>
              <w:top w:val="nil"/>
              <w:left w:val="nil"/>
              <w:bottom w:val="single" w:sz="4" w:space="0" w:color="auto"/>
              <w:right w:val="single" w:sz="4" w:space="0" w:color="auto"/>
            </w:tcBorders>
            <w:shd w:val="clear" w:color="auto" w:fill="auto"/>
            <w:noWrap/>
            <w:vAlign w:val="center"/>
          </w:tcPr>
          <w:p w14:paraId="1ED579FA"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304</w:t>
            </w:r>
          </w:p>
        </w:tc>
      </w:tr>
      <w:tr w:rsidR="005D0299" w:rsidRPr="0073594C" w14:paraId="2FF5819C"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89D9455"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20503927"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fy_low|</w:t>
            </w:r>
          </w:p>
        </w:tc>
        <w:tc>
          <w:tcPr>
            <w:tcW w:w="1842" w:type="dxa"/>
            <w:tcBorders>
              <w:top w:val="nil"/>
              <w:left w:val="nil"/>
              <w:bottom w:val="single" w:sz="4" w:space="0" w:color="auto"/>
              <w:right w:val="single" w:sz="4" w:space="0" w:color="auto"/>
            </w:tcBorders>
            <w:shd w:val="clear" w:color="auto" w:fill="auto"/>
            <w:noWrap/>
            <w:vAlign w:val="center"/>
          </w:tcPr>
          <w:p w14:paraId="40AD5074"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fy_high|</w:t>
            </w:r>
          </w:p>
        </w:tc>
        <w:tc>
          <w:tcPr>
            <w:tcW w:w="1985" w:type="dxa"/>
            <w:tcBorders>
              <w:top w:val="nil"/>
              <w:left w:val="nil"/>
              <w:bottom w:val="single" w:sz="4" w:space="0" w:color="auto"/>
              <w:right w:val="single" w:sz="4" w:space="0" w:color="auto"/>
            </w:tcBorders>
            <w:shd w:val="clear" w:color="auto" w:fill="auto"/>
            <w:noWrap/>
            <w:vAlign w:val="center"/>
          </w:tcPr>
          <w:p w14:paraId="53F45053"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fx_low|</w:t>
            </w:r>
          </w:p>
        </w:tc>
        <w:tc>
          <w:tcPr>
            <w:tcW w:w="1843" w:type="dxa"/>
            <w:tcBorders>
              <w:top w:val="nil"/>
              <w:left w:val="nil"/>
              <w:bottom w:val="single" w:sz="4" w:space="0" w:color="auto"/>
              <w:right w:val="single" w:sz="4" w:space="0" w:color="auto"/>
            </w:tcBorders>
            <w:shd w:val="clear" w:color="auto" w:fill="auto"/>
            <w:noWrap/>
            <w:vAlign w:val="center"/>
          </w:tcPr>
          <w:p w14:paraId="5EBA665A"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 fx_high|</w:t>
            </w:r>
          </w:p>
        </w:tc>
      </w:tr>
      <w:tr w:rsidR="005D0299" w:rsidRPr="0073594C" w14:paraId="20AC1FA6"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879FB43"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7AA91F04"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4083</w:t>
            </w:r>
          </w:p>
        </w:tc>
        <w:tc>
          <w:tcPr>
            <w:tcW w:w="1842" w:type="dxa"/>
            <w:tcBorders>
              <w:top w:val="nil"/>
              <w:left w:val="nil"/>
              <w:bottom w:val="single" w:sz="4" w:space="0" w:color="auto"/>
              <w:right w:val="single" w:sz="4" w:space="0" w:color="auto"/>
            </w:tcBorders>
            <w:shd w:val="clear" w:color="auto" w:fill="auto"/>
            <w:noWrap/>
            <w:vAlign w:val="center"/>
          </w:tcPr>
          <w:p w14:paraId="4517C906"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4273</w:t>
            </w:r>
          </w:p>
        </w:tc>
        <w:tc>
          <w:tcPr>
            <w:tcW w:w="1985" w:type="dxa"/>
            <w:tcBorders>
              <w:top w:val="nil"/>
              <w:left w:val="nil"/>
              <w:bottom w:val="single" w:sz="4" w:space="0" w:color="auto"/>
              <w:right w:val="single" w:sz="4" w:space="0" w:color="auto"/>
            </w:tcBorders>
            <w:shd w:val="clear" w:color="auto" w:fill="auto"/>
            <w:noWrap/>
            <w:vAlign w:val="center"/>
          </w:tcPr>
          <w:p w14:paraId="3C87CCA9"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3036</w:t>
            </w:r>
          </w:p>
        </w:tc>
        <w:tc>
          <w:tcPr>
            <w:tcW w:w="1843" w:type="dxa"/>
            <w:tcBorders>
              <w:top w:val="nil"/>
              <w:left w:val="nil"/>
              <w:bottom w:val="single" w:sz="4" w:space="0" w:color="auto"/>
              <w:right w:val="single" w:sz="4" w:space="0" w:color="auto"/>
            </w:tcBorders>
            <w:shd w:val="clear" w:color="auto" w:fill="auto"/>
            <w:noWrap/>
            <w:vAlign w:val="center"/>
          </w:tcPr>
          <w:p w14:paraId="40C3554C"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3191</w:t>
            </w:r>
          </w:p>
        </w:tc>
      </w:tr>
      <w:tr w:rsidR="005D0299" w:rsidRPr="0073594C" w14:paraId="5C6A73F2"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646F162"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Two-tone 4th order IMD products</w:t>
            </w:r>
          </w:p>
        </w:tc>
        <w:tc>
          <w:tcPr>
            <w:tcW w:w="1843" w:type="dxa"/>
            <w:tcBorders>
              <w:top w:val="nil"/>
              <w:left w:val="nil"/>
              <w:bottom w:val="single" w:sz="4" w:space="0" w:color="auto"/>
              <w:right w:val="single" w:sz="4" w:space="0" w:color="auto"/>
            </w:tcBorders>
            <w:shd w:val="clear" w:color="auto" w:fill="FFFFFF" w:themeFill="background1"/>
            <w:noWrap/>
            <w:vAlign w:val="center"/>
          </w:tcPr>
          <w:p w14:paraId="6AA6FA6A"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|3*fx_low –1* fy_high|</w:t>
            </w:r>
          </w:p>
        </w:tc>
        <w:tc>
          <w:tcPr>
            <w:tcW w:w="1842" w:type="dxa"/>
            <w:tcBorders>
              <w:top w:val="nil"/>
              <w:left w:val="nil"/>
              <w:bottom w:val="single" w:sz="4" w:space="0" w:color="auto"/>
              <w:right w:val="single" w:sz="4" w:space="0" w:color="auto"/>
            </w:tcBorders>
            <w:shd w:val="clear" w:color="auto" w:fill="auto"/>
            <w:noWrap/>
            <w:vAlign w:val="center"/>
          </w:tcPr>
          <w:p w14:paraId="22E1AF18"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|3*fx_high – 1*fy_low|</w:t>
            </w:r>
          </w:p>
        </w:tc>
        <w:tc>
          <w:tcPr>
            <w:tcW w:w="1985" w:type="dxa"/>
            <w:tcBorders>
              <w:top w:val="nil"/>
              <w:left w:val="nil"/>
              <w:bottom w:val="single" w:sz="4" w:space="0" w:color="auto"/>
              <w:right w:val="single" w:sz="4" w:space="0" w:color="auto"/>
            </w:tcBorders>
            <w:shd w:val="clear" w:color="auto" w:fill="auto"/>
            <w:noWrap/>
            <w:vAlign w:val="center"/>
          </w:tcPr>
          <w:p w14:paraId="4706E57D"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|3*fy_low – 1*fx_high|</w:t>
            </w:r>
          </w:p>
        </w:tc>
        <w:tc>
          <w:tcPr>
            <w:tcW w:w="1843" w:type="dxa"/>
            <w:tcBorders>
              <w:top w:val="nil"/>
              <w:left w:val="nil"/>
              <w:bottom w:val="single" w:sz="4" w:space="0" w:color="auto"/>
              <w:right w:val="single" w:sz="4" w:space="0" w:color="auto"/>
            </w:tcBorders>
            <w:shd w:val="clear" w:color="auto" w:fill="auto"/>
            <w:noWrap/>
            <w:vAlign w:val="center"/>
          </w:tcPr>
          <w:p w14:paraId="6E9EC7F8"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|3*fy_high – 1*fx_low|</w:t>
            </w:r>
          </w:p>
        </w:tc>
      </w:tr>
      <w:tr w:rsidR="005D0299" w:rsidRPr="0073594C" w14:paraId="52F2FCCB"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AEEF8AE"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3CC72F63"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4427</w:t>
            </w:r>
          </w:p>
        </w:tc>
        <w:tc>
          <w:tcPr>
            <w:tcW w:w="1842" w:type="dxa"/>
            <w:tcBorders>
              <w:top w:val="nil"/>
              <w:left w:val="nil"/>
              <w:bottom w:val="single" w:sz="4" w:space="0" w:color="auto"/>
              <w:right w:val="single" w:sz="4" w:space="0" w:color="auto"/>
            </w:tcBorders>
            <w:shd w:val="clear" w:color="auto" w:fill="auto"/>
            <w:noWrap/>
            <w:vAlign w:val="center"/>
          </w:tcPr>
          <w:p w14:paraId="4071AC53"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4692</w:t>
            </w:r>
          </w:p>
        </w:tc>
        <w:tc>
          <w:tcPr>
            <w:tcW w:w="1985" w:type="dxa"/>
            <w:tcBorders>
              <w:top w:val="nil"/>
              <w:left w:val="nil"/>
              <w:bottom w:val="single" w:sz="4" w:space="0" w:color="auto"/>
              <w:right w:val="single" w:sz="4" w:space="0" w:color="auto"/>
            </w:tcBorders>
            <w:shd w:val="clear" w:color="auto" w:fill="auto"/>
            <w:noWrap/>
            <w:vAlign w:val="center"/>
          </w:tcPr>
          <w:p w14:paraId="63ECD14E"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204</w:t>
            </w:r>
          </w:p>
        </w:tc>
        <w:tc>
          <w:tcPr>
            <w:tcW w:w="1843" w:type="dxa"/>
            <w:tcBorders>
              <w:top w:val="nil"/>
              <w:left w:val="nil"/>
              <w:bottom w:val="single" w:sz="4" w:space="0" w:color="auto"/>
              <w:right w:val="single" w:sz="4" w:space="0" w:color="auto"/>
            </w:tcBorders>
            <w:shd w:val="clear" w:color="auto" w:fill="auto"/>
            <w:noWrap/>
            <w:vAlign w:val="center"/>
          </w:tcPr>
          <w:p w14:paraId="0F267F6C"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399</w:t>
            </w:r>
          </w:p>
        </w:tc>
      </w:tr>
      <w:tr w:rsidR="005D0299" w:rsidRPr="0073594C" w14:paraId="71618E87"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ED8D82E"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6FEA2DC8"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–2* fy_high|</w:t>
            </w:r>
          </w:p>
        </w:tc>
        <w:tc>
          <w:tcPr>
            <w:tcW w:w="1842" w:type="dxa"/>
            <w:tcBorders>
              <w:top w:val="nil"/>
              <w:left w:val="nil"/>
              <w:bottom w:val="single" w:sz="4" w:space="0" w:color="auto"/>
              <w:right w:val="single" w:sz="4" w:space="0" w:color="auto"/>
            </w:tcBorders>
            <w:shd w:val="clear" w:color="auto" w:fill="auto"/>
            <w:noWrap/>
            <w:vAlign w:val="center"/>
          </w:tcPr>
          <w:p w14:paraId="05EB4008"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–2* fy_low|</w:t>
            </w:r>
          </w:p>
        </w:tc>
        <w:tc>
          <w:tcPr>
            <w:tcW w:w="1985" w:type="dxa"/>
            <w:tcBorders>
              <w:top w:val="nil"/>
              <w:left w:val="nil"/>
              <w:bottom w:val="single" w:sz="4" w:space="0" w:color="auto"/>
              <w:right w:val="single" w:sz="4" w:space="0" w:color="auto"/>
            </w:tcBorders>
            <w:shd w:val="clear" w:color="auto" w:fill="auto"/>
            <w:noWrap/>
            <w:vAlign w:val="center"/>
          </w:tcPr>
          <w:p w14:paraId="2D041573"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+2* fy_low|</w:t>
            </w:r>
          </w:p>
        </w:tc>
        <w:tc>
          <w:tcPr>
            <w:tcW w:w="1843" w:type="dxa"/>
            <w:tcBorders>
              <w:top w:val="nil"/>
              <w:left w:val="nil"/>
              <w:bottom w:val="single" w:sz="4" w:space="0" w:color="auto"/>
              <w:right w:val="single" w:sz="4" w:space="0" w:color="auto"/>
            </w:tcBorders>
            <w:shd w:val="clear" w:color="auto" w:fill="auto"/>
            <w:noWrap/>
            <w:vAlign w:val="center"/>
          </w:tcPr>
          <w:p w14:paraId="10B7AC81"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+2* fy_high|</w:t>
            </w:r>
          </w:p>
        </w:tc>
      </w:tr>
      <w:tr w:rsidR="005D0299" w:rsidRPr="0073594C" w14:paraId="7F5A687B"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6A5BDB0"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5F6AF176"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2014</w:t>
            </w:r>
          </w:p>
        </w:tc>
        <w:tc>
          <w:tcPr>
            <w:tcW w:w="1842" w:type="dxa"/>
            <w:tcBorders>
              <w:top w:val="nil"/>
              <w:left w:val="nil"/>
              <w:bottom w:val="single" w:sz="4" w:space="0" w:color="auto"/>
              <w:right w:val="single" w:sz="4" w:space="0" w:color="auto"/>
            </w:tcBorders>
            <w:shd w:val="clear" w:color="auto" w:fill="auto"/>
            <w:noWrap/>
            <w:vAlign w:val="center"/>
          </w:tcPr>
          <w:p w14:paraId="24BE249E"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2244</w:t>
            </w:r>
          </w:p>
        </w:tc>
        <w:tc>
          <w:tcPr>
            <w:tcW w:w="1985" w:type="dxa"/>
            <w:tcBorders>
              <w:top w:val="nil"/>
              <w:left w:val="nil"/>
              <w:bottom w:val="single" w:sz="4" w:space="0" w:color="auto"/>
              <w:right w:val="single" w:sz="4" w:space="0" w:color="auto"/>
            </w:tcBorders>
            <w:shd w:val="clear" w:color="auto" w:fill="auto"/>
            <w:noWrap/>
            <w:vAlign w:val="center"/>
          </w:tcPr>
          <w:p w14:paraId="2D8F98B1"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4746</w:t>
            </w:r>
          </w:p>
        </w:tc>
        <w:tc>
          <w:tcPr>
            <w:tcW w:w="1843" w:type="dxa"/>
            <w:tcBorders>
              <w:top w:val="nil"/>
              <w:left w:val="nil"/>
              <w:bottom w:val="single" w:sz="4" w:space="0" w:color="auto"/>
              <w:right w:val="single" w:sz="4" w:space="0" w:color="auto"/>
            </w:tcBorders>
            <w:shd w:val="clear" w:color="auto" w:fill="auto"/>
            <w:noWrap/>
            <w:vAlign w:val="center"/>
          </w:tcPr>
          <w:p w14:paraId="78E1893A"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4976</w:t>
            </w:r>
          </w:p>
        </w:tc>
      </w:tr>
      <w:tr w:rsidR="005D0299" w:rsidRPr="0073594C" w14:paraId="0AC946B9"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A6744F9"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76CDDBE5"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|3*fx_low +1* fy_low|</w:t>
            </w:r>
          </w:p>
        </w:tc>
        <w:tc>
          <w:tcPr>
            <w:tcW w:w="1842" w:type="dxa"/>
            <w:tcBorders>
              <w:top w:val="nil"/>
              <w:left w:val="nil"/>
              <w:bottom w:val="single" w:sz="4" w:space="0" w:color="auto"/>
              <w:right w:val="single" w:sz="4" w:space="0" w:color="auto"/>
            </w:tcBorders>
            <w:shd w:val="clear" w:color="auto" w:fill="auto"/>
            <w:noWrap/>
            <w:vAlign w:val="center"/>
          </w:tcPr>
          <w:p w14:paraId="5279DF6B"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|3*fx_high + 1*fy_high|</w:t>
            </w:r>
          </w:p>
        </w:tc>
        <w:tc>
          <w:tcPr>
            <w:tcW w:w="1985" w:type="dxa"/>
            <w:tcBorders>
              <w:top w:val="nil"/>
              <w:left w:val="nil"/>
              <w:bottom w:val="single" w:sz="4" w:space="0" w:color="auto"/>
              <w:right w:val="single" w:sz="4" w:space="0" w:color="auto"/>
            </w:tcBorders>
            <w:shd w:val="clear" w:color="auto" w:fill="auto"/>
            <w:noWrap/>
            <w:vAlign w:val="center"/>
          </w:tcPr>
          <w:p w14:paraId="287CF632"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|3*fy_low + 1*fx_low|</w:t>
            </w:r>
          </w:p>
        </w:tc>
        <w:tc>
          <w:tcPr>
            <w:tcW w:w="1843" w:type="dxa"/>
            <w:tcBorders>
              <w:top w:val="nil"/>
              <w:left w:val="nil"/>
              <w:bottom w:val="single" w:sz="4" w:space="0" w:color="auto"/>
              <w:right w:val="single" w:sz="4" w:space="0" w:color="auto"/>
            </w:tcBorders>
            <w:shd w:val="clear" w:color="auto" w:fill="auto"/>
            <w:noWrap/>
            <w:vAlign w:val="center"/>
          </w:tcPr>
          <w:p w14:paraId="5CFDAC56"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|3*fy_high + 1*fx_high|</w:t>
            </w:r>
          </w:p>
        </w:tc>
      </w:tr>
      <w:tr w:rsidR="005D0299" w:rsidRPr="0073594C" w14:paraId="1C844769"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6AAD4C3"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42B12777"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5793</w:t>
            </w:r>
          </w:p>
        </w:tc>
        <w:tc>
          <w:tcPr>
            <w:tcW w:w="1842" w:type="dxa"/>
            <w:tcBorders>
              <w:top w:val="nil"/>
              <w:left w:val="nil"/>
              <w:bottom w:val="single" w:sz="4" w:space="0" w:color="auto"/>
              <w:right w:val="single" w:sz="4" w:space="0" w:color="auto"/>
            </w:tcBorders>
            <w:shd w:val="clear" w:color="auto" w:fill="auto"/>
            <w:noWrap/>
            <w:vAlign w:val="center"/>
          </w:tcPr>
          <w:p w14:paraId="2143C5EA"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6058</w:t>
            </w:r>
          </w:p>
        </w:tc>
        <w:tc>
          <w:tcPr>
            <w:tcW w:w="1985" w:type="dxa"/>
            <w:tcBorders>
              <w:top w:val="nil"/>
              <w:left w:val="nil"/>
              <w:bottom w:val="single" w:sz="4" w:space="0" w:color="auto"/>
              <w:right w:val="single" w:sz="4" w:space="0" w:color="auto"/>
            </w:tcBorders>
            <w:shd w:val="clear" w:color="auto" w:fill="auto"/>
            <w:noWrap/>
            <w:vAlign w:val="center"/>
          </w:tcPr>
          <w:p w14:paraId="400C7900"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3699</w:t>
            </w:r>
          </w:p>
        </w:tc>
        <w:tc>
          <w:tcPr>
            <w:tcW w:w="1843" w:type="dxa"/>
            <w:tcBorders>
              <w:top w:val="nil"/>
              <w:left w:val="nil"/>
              <w:bottom w:val="single" w:sz="4" w:space="0" w:color="auto"/>
              <w:right w:val="single" w:sz="4" w:space="0" w:color="auto"/>
            </w:tcBorders>
            <w:shd w:val="clear" w:color="auto" w:fill="auto"/>
            <w:noWrap/>
            <w:vAlign w:val="center"/>
          </w:tcPr>
          <w:p w14:paraId="398ACA6B"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3894</w:t>
            </w:r>
          </w:p>
        </w:tc>
      </w:tr>
      <w:tr w:rsidR="005D0299" w:rsidRPr="0073594C" w14:paraId="760AA394"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9B44723"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3419C1D6"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|fx_low – 4*fy_high|</w:t>
            </w:r>
          </w:p>
        </w:tc>
        <w:tc>
          <w:tcPr>
            <w:tcW w:w="1842" w:type="dxa"/>
            <w:tcBorders>
              <w:top w:val="nil"/>
              <w:left w:val="nil"/>
              <w:bottom w:val="single" w:sz="4" w:space="0" w:color="auto"/>
              <w:right w:val="single" w:sz="4" w:space="0" w:color="auto"/>
            </w:tcBorders>
            <w:shd w:val="clear" w:color="auto" w:fill="auto"/>
            <w:noWrap/>
            <w:vAlign w:val="center"/>
          </w:tcPr>
          <w:p w14:paraId="5B2E0A74"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|fx_high – 4*fy_low|</w:t>
            </w:r>
          </w:p>
        </w:tc>
        <w:tc>
          <w:tcPr>
            <w:tcW w:w="1985" w:type="dxa"/>
            <w:tcBorders>
              <w:top w:val="nil"/>
              <w:left w:val="nil"/>
              <w:bottom w:val="single" w:sz="4" w:space="0" w:color="auto"/>
              <w:right w:val="single" w:sz="4" w:space="0" w:color="auto"/>
            </w:tcBorders>
            <w:shd w:val="clear" w:color="auto" w:fill="auto"/>
            <w:noWrap/>
            <w:vAlign w:val="center"/>
          </w:tcPr>
          <w:p w14:paraId="1053EA92"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4*fx_high|</w:t>
            </w:r>
          </w:p>
        </w:tc>
        <w:tc>
          <w:tcPr>
            <w:tcW w:w="1843" w:type="dxa"/>
            <w:tcBorders>
              <w:top w:val="nil"/>
              <w:left w:val="nil"/>
              <w:bottom w:val="single" w:sz="4" w:space="0" w:color="auto"/>
              <w:right w:val="single" w:sz="4" w:space="0" w:color="auto"/>
            </w:tcBorders>
            <w:shd w:val="clear" w:color="auto" w:fill="auto"/>
            <w:noWrap/>
            <w:vAlign w:val="center"/>
          </w:tcPr>
          <w:p w14:paraId="7E5AA220"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4*fx_low|</w:t>
            </w:r>
          </w:p>
        </w:tc>
      </w:tr>
      <w:tr w:rsidR="005D0299" w:rsidRPr="0073594C" w14:paraId="53560FBD"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1324BA5"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518CBB8D"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1102</w:t>
            </w:r>
          </w:p>
        </w:tc>
        <w:tc>
          <w:tcPr>
            <w:tcW w:w="1842" w:type="dxa"/>
            <w:tcBorders>
              <w:top w:val="nil"/>
              <w:left w:val="nil"/>
              <w:bottom w:val="single" w:sz="4" w:space="0" w:color="auto"/>
              <w:right w:val="single" w:sz="4" w:space="0" w:color="auto"/>
            </w:tcBorders>
            <w:shd w:val="clear" w:color="auto" w:fill="auto"/>
            <w:noWrap/>
            <w:vAlign w:val="center"/>
          </w:tcPr>
          <w:p w14:paraId="1F03FC6C"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867</w:t>
            </w:r>
          </w:p>
        </w:tc>
        <w:tc>
          <w:tcPr>
            <w:tcW w:w="1985" w:type="dxa"/>
            <w:tcBorders>
              <w:top w:val="nil"/>
              <w:left w:val="nil"/>
              <w:bottom w:val="single" w:sz="4" w:space="0" w:color="auto"/>
              <w:right w:val="single" w:sz="4" w:space="0" w:color="auto"/>
            </w:tcBorders>
            <w:shd w:val="clear" w:color="auto" w:fill="auto"/>
            <w:noWrap/>
            <w:vAlign w:val="center"/>
          </w:tcPr>
          <w:p w14:paraId="76F779CC"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6477</w:t>
            </w:r>
          </w:p>
        </w:tc>
        <w:tc>
          <w:tcPr>
            <w:tcW w:w="1843" w:type="dxa"/>
            <w:tcBorders>
              <w:top w:val="nil"/>
              <w:left w:val="nil"/>
              <w:bottom w:val="single" w:sz="4" w:space="0" w:color="auto"/>
              <w:right w:val="single" w:sz="4" w:space="0" w:color="auto"/>
            </w:tcBorders>
            <w:shd w:val="clear" w:color="auto" w:fill="auto"/>
            <w:noWrap/>
            <w:vAlign w:val="center"/>
          </w:tcPr>
          <w:p w14:paraId="0F087AA7"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6137</w:t>
            </w:r>
          </w:p>
        </w:tc>
      </w:tr>
      <w:tr w:rsidR="005D0299" w:rsidRPr="0073594C" w14:paraId="18354F47"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7A6B2E8"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412A41AD"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- 3*fy_high|</w:t>
            </w:r>
          </w:p>
        </w:tc>
        <w:tc>
          <w:tcPr>
            <w:tcW w:w="1842" w:type="dxa"/>
            <w:tcBorders>
              <w:top w:val="nil"/>
              <w:left w:val="nil"/>
              <w:bottom w:val="single" w:sz="4" w:space="0" w:color="auto"/>
              <w:right w:val="single" w:sz="4" w:space="0" w:color="auto"/>
            </w:tcBorders>
            <w:shd w:val="clear" w:color="auto" w:fill="auto"/>
            <w:noWrap/>
            <w:vAlign w:val="center"/>
          </w:tcPr>
          <w:p w14:paraId="0D266A0F"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- 3*fy_low|</w:t>
            </w:r>
          </w:p>
        </w:tc>
        <w:tc>
          <w:tcPr>
            <w:tcW w:w="1985" w:type="dxa"/>
            <w:tcBorders>
              <w:top w:val="nil"/>
              <w:left w:val="nil"/>
              <w:bottom w:val="single" w:sz="4" w:space="0" w:color="auto"/>
              <w:right w:val="single" w:sz="4" w:space="0" w:color="auto"/>
            </w:tcBorders>
            <w:shd w:val="clear" w:color="auto" w:fill="auto"/>
            <w:noWrap/>
            <w:vAlign w:val="center"/>
          </w:tcPr>
          <w:p w14:paraId="15BF7D9F"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- 3*fx_high|</w:t>
            </w:r>
          </w:p>
        </w:tc>
        <w:tc>
          <w:tcPr>
            <w:tcW w:w="1843" w:type="dxa"/>
            <w:tcBorders>
              <w:top w:val="nil"/>
              <w:left w:val="nil"/>
              <w:bottom w:val="single" w:sz="4" w:space="0" w:color="auto"/>
              <w:right w:val="single" w:sz="4" w:space="0" w:color="auto"/>
            </w:tcBorders>
            <w:shd w:val="clear" w:color="auto" w:fill="auto"/>
            <w:noWrap/>
            <w:vAlign w:val="center"/>
          </w:tcPr>
          <w:p w14:paraId="6E42EAC4"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-3*fx_low|</w:t>
            </w:r>
          </w:p>
        </w:tc>
      </w:tr>
      <w:tr w:rsidR="005D0299" w:rsidRPr="0073594C" w14:paraId="520468AC"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02F03D3"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36B295DC"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1311</w:t>
            </w:r>
          </w:p>
        </w:tc>
        <w:tc>
          <w:tcPr>
            <w:tcW w:w="1842" w:type="dxa"/>
            <w:tcBorders>
              <w:top w:val="nil"/>
              <w:left w:val="nil"/>
              <w:bottom w:val="single" w:sz="4" w:space="0" w:color="auto"/>
              <w:right w:val="single" w:sz="4" w:space="0" w:color="auto"/>
            </w:tcBorders>
            <w:shd w:val="clear" w:color="auto" w:fill="auto"/>
            <w:noWrap/>
            <w:vAlign w:val="center"/>
          </w:tcPr>
          <w:p w14:paraId="7C2BFB73"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1581</w:t>
            </w:r>
          </w:p>
        </w:tc>
        <w:tc>
          <w:tcPr>
            <w:tcW w:w="1985" w:type="dxa"/>
            <w:tcBorders>
              <w:top w:val="nil"/>
              <w:left w:val="nil"/>
              <w:bottom w:val="single" w:sz="4" w:space="0" w:color="auto"/>
              <w:right w:val="single" w:sz="4" w:space="0" w:color="auto"/>
            </w:tcBorders>
            <w:shd w:val="clear" w:color="auto" w:fill="auto"/>
            <w:noWrap/>
            <w:vAlign w:val="center"/>
          </w:tcPr>
          <w:p w14:paraId="3E5A6583"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4029</w:t>
            </w:r>
          </w:p>
        </w:tc>
        <w:tc>
          <w:tcPr>
            <w:tcW w:w="1843" w:type="dxa"/>
            <w:tcBorders>
              <w:top w:val="nil"/>
              <w:left w:val="nil"/>
              <w:bottom w:val="single" w:sz="4" w:space="0" w:color="auto"/>
              <w:right w:val="single" w:sz="4" w:space="0" w:color="auto"/>
            </w:tcBorders>
            <w:shd w:val="clear" w:color="auto" w:fill="auto"/>
            <w:noWrap/>
            <w:vAlign w:val="center"/>
          </w:tcPr>
          <w:p w14:paraId="2CF51A73"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3724</w:t>
            </w:r>
          </w:p>
        </w:tc>
      </w:tr>
      <w:tr w:rsidR="005D0299" w:rsidRPr="0073594C" w14:paraId="175710C7"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E305F7C"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70CBD915"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|fx_low + 4*fy_low|</w:t>
            </w:r>
          </w:p>
        </w:tc>
        <w:tc>
          <w:tcPr>
            <w:tcW w:w="1842" w:type="dxa"/>
            <w:tcBorders>
              <w:top w:val="nil"/>
              <w:left w:val="nil"/>
              <w:bottom w:val="single" w:sz="4" w:space="0" w:color="auto"/>
              <w:right w:val="single" w:sz="4" w:space="0" w:color="auto"/>
            </w:tcBorders>
            <w:shd w:val="clear" w:color="auto" w:fill="auto"/>
            <w:noWrap/>
            <w:vAlign w:val="center"/>
          </w:tcPr>
          <w:p w14:paraId="5753EDF1"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|fx_high + 4*fy_high|</w:t>
            </w:r>
          </w:p>
        </w:tc>
        <w:tc>
          <w:tcPr>
            <w:tcW w:w="1985" w:type="dxa"/>
            <w:tcBorders>
              <w:top w:val="nil"/>
              <w:left w:val="nil"/>
              <w:bottom w:val="single" w:sz="4" w:space="0" w:color="auto"/>
              <w:right w:val="single" w:sz="4" w:space="0" w:color="auto"/>
            </w:tcBorders>
            <w:shd w:val="clear" w:color="auto" w:fill="auto"/>
            <w:noWrap/>
            <w:vAlign w:val="center"/>
          </w:tcPr>
          <w:p w14:paraId="49DC255F"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+ 4*fx_low|</w:t>
            </w:r>
          </w:p>
        </w:tc>
        <w:tc>
          <w:tcPr>
            <w:tcW w:w="1843" w:type="dxa"/>
            <w:tcBorders>
              <w:top w:val="nil"/>
              <w:left w:val="nil"/>
              <w:bottom w:val="single" w:sz="4" w:space="0" w:color="auto"/>
              <w:right w:val="single" w:sz="4" w:space="0" w:color="auto"/>
            </w:tcBorders>
            <w:shd w:val="clear" w:color="auto" w:fill="auto"/>
            <w:noWrap/>
            <w:vAlign w:val="center"/>
          </w:tcPr>
          <w:p w14:paraId="1D9279CB"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+ 4*fx_high|</w:t>
            </w:r>
          </w:p>
        </w:tc>
      </w:tr>
      <w:tr w:rsidR="005D0299" w:rsidRPr="0073594C" w14:paraId="4215C725"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22B6655"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56017BA8"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4362</w:t>
            </w:r>
          </w:p>
        </w:tc>
        <w:tc>
          <w:tcPr>
            <w:tcW w:w="1842" w:type="dxa"/>
            <w:tcBorders>
              <w:top w:val="nil"/>
              <w:left w:val="nil"/>
              <w:bottom w:val="single" w:sz="4" w:space="0" w:color="auto"/>
              <w:right w:val="single" w:sz="4" w:space="0" w:color="auto"/>
            </w:tcBorders>
            <w:shd w:val="clear" w:color="auto" w:fill="auto"/>
            <w:noWrap/>
            <w:vAlign w:val="center"/>
          </w:tcPr>
          <w:p w14:paraId="11F1BF64"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4597</w:t>
            </w:r>
          </w:p>
        </w:tc>
        <w:tc>
          <w:tcPr>
            <w:tcW w:w="1985" w:type="dxa"/>
            <w:tcBorders>
              <w:top w:val="nil"/>
              <w:left w:val="nil"/>
              <w:bottom w:val="single" w:sz="4" w:space="0" w:color="auto"/>
              <w:right w:val="single" w:sz="4" w:space="0" w:color="auto"/>
            </w:tcBorders>
            <w:shd w:val="clear" w:color="auto" w:fill="auto"/>
            <w:noWrap/>
            <w:vAlign w:val="center"/>
          </w:tcPr>
          <w:p w14:paraId="02482444"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7503</w:t>
            </w:r>
          </w:p>
        </w:tc>
        <w:tc>
          <w:tcPr>
            <w:tcW w:w="1843" w:type="dxa"/>
            <w:tcBorders>
              <w:top w:val="nil"/>
              <w:left w:val="nil"/>
              <w:bottom w:val="single" w:sz="4" w:space="0" w:color="auto"/>
              <w:right w:val="single" w:sz="4" w:space="0" w:color="auto"/>
            </w:tcBorders>
            <w:shd w:val="clear" w:color="auto" w:fill="auto"/>
            <w:noWrap/>
            <w:vAlign w:val="center"/>
          </w:tcPr>
          <w:p w14:paraId="24A3FC60"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7843</w:t>
            </w:r>
          </w:p>
        </w:tc>
      </w:tr>
      <w:tr w:rsidR="005D0299" w:rsidRPr="0073594C" w14:paraId="2809CB27"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8859FDF"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19530827"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+ 3*fy_low|</w:t>
            </w:r>
          </w:p>
        </w:tc>
        <w:tc>
          <w:tcPr>
            <w:tcW w:w="1842" w:type="dxa"/>
            <w:tcBorders>
              <w:top w:val="nil"/>
              <w:left w:val="nil"/>
              <w:bottom w:val="single" w:sz="4" w:space="0" w:color="auto"/>
              <w:right w:val="single" w:sz="4" w:space="0" w:color="auto"/>
            </w:tcBorders>
            <w:shd w:val="clear" w:color="auto" w:fill="auto"/>
            <w:noWrap/>
            <w:vAlign w:val="center"/>
          </w:tcPr>
          <w:p w14:paraId="216C875A"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+ 3*fy_high|</w:t>
            </w:r>
          </w:p>
        </w:tc>
        <w:tc>
          <w:tcPr>
            <w:tcW w:w="1985" w:type="dxa"/>
            <w:tcBorders>
              <w:top w:val="nil"/>
              <w:left w:val="nil"/>
              <w:bottom w:val="single" w:sz="4" w:space="0" w:color="auto"/>
              <w:right w:val="single" w:sz="4" w:space="0" w:color="auto"/>
            </w:tcBorders>
            <w:shd w:val="clear" w:color="auto" w:fill="auto"/>
            <w:noWrap/>
            <w:vAlign w:val="center"/>
          </w:tcPr>
          <w:p w14:paraId="5B915099"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+ 3*fx_low|</w:t>
            </w:r>
          </w:p>
        </w:tc>
        <w:tc>
          <w:tcPr>
            <w:tcW w:w="1843" w:type="dxa"/>
            <w:tcBorders>
              <w:top w:val="nil"/>
              <w:left w:val="nil"/>
              <w:bottom w:val="single" w:sz="4" w:space="0" w:color="auto"/>
              <w:right w:val="single" w:sz="4" w:space="0" w:color="auto"/>
            </w:tcBorders>
            <w:shd w:val="clear" w:color="auto" w:fill="auto"/>
            <w:noWrap/>
            <w:vAlign w:val="center"/>
          </w:tcPr>
          <w:p w14:paraId="70CDF3AB"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+ 3*fx_high|</w:t>
            </w:r>
          </w:p>
        </w:tc>
      </w:tr>
      <w:tr w:rsidR="005D0299" w:rsidRPr="0073594C" w14:paraId="74C91841" w14:textId="77777777" w:rsidTr="005A4037">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C35D87" w14:textId="77777777" w:rsidR="005D0299" w:rsidRDefault="005D0299" w:rsidP="005A4037">
            <w:pPr>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53E7CD06" w14:textId="77777777" w:rsidR="005D0299" w:rsidRDefault="005D0299" w:rsidP="005A4037">
            <w:pPr>
              <w:spacing w:after="0"/>
              <w:jc w:val="center"/>
              <w:rPr>
                <w:rFonts w:ascii="Arial" w:hAnsi="Arial" w:cs="Arial"/>
                <w:color w:val="000000"/>
                <w:sz w:val="16"/>
                <w:szCs w:val="16"/>
              </w:rPr>
            </w:pPr>
            <w:r>
              <w:rPr>
                <w:rFonts w:ascii="Arial" w:hAnsi="Arial" w:cs="Arial"/>
                <w:color w:val="000000"/>
                <w:sz w:val="16"/>
                <w:szCs w:val="16"/>
              </w:rPr>
              <w:t>5409</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7EB135DE" w14:textId="77777777" w:rsidR="005D0299" w:rsidRDefault="005D0299" w:rsidP="005A4037">
            <w:pPr>
              <w:spacing w:after="0"/>
              <w:jc w:val="center"/>
              <w:rPr>
                <w:rFonts w:ascii="Arial" w:hAnsi="Arial" w:cs="Arial"/>
                <w:color w:val="000000"/>
                <w:sz w:val="16"/>
                <w:szCs w:val="16"/>
              </w:rPr>
            </w:pPr>
            <w:r>
              <w:rPr>
                <w:rFonts w:ascii="Arial" w:hAnsi="Arial" w:cs="Arial"/>
                <w:color w:val="000000"/>
                <w:sz w:val="16"/>
                <w:szCs w:val="16"/>
              </w:rPr>
              <w:t>5679</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6F6C8BEB" w14:textId="77777777" w:rsidR="005D0299" w:rsidRDefault="005D0299" w:rsidP="005A4037">
            <w:pPr>
              <w:spacing w:after="0"/>
              <w:jc w:val="center"/>
              <w:rPr>
                <w:rFonts w:ascii="Arial" w:hAnsi="Arial" w:cs="Arial"/>
                <w:color w:val="000000"/>
                <w:sz w:val="16"/>
                <w:szCs w:val="16"/>
              </w:rPr>
            </w:pPr>
            <w:r>
              <w:rPr>
                <w:rFonts w:ascii="Arial" w:hAnsi="Arial" w:cs="Arial"/>
                <w:color w:val="000000"/>
                <w:sz w:val="16"/>
                <w:szCs w:val="16"/>
              </w:rPr>
              <w:t>6456</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3240A365" w14:textId="77777777" w:rsidR="005D0299" w:rsidRDefault="005D0299" w:rsidP="005A4037">
            <w:pPr>
              <w:spacing w:after="0"/>
              <w:jc w:val="center"/>
              <w:rPr>
                <w:rFonts w:ascii="Arial" w:hAnsi="Arial" w:cs="Arial"/>
                <w:color w:val="000000"/>
                <w:sz w:val="16"/>
                <w:szCs w:val="16"/>
              </w:rPr>
            </w:pPr>
            <w:r>
              <w:rPr>
                <w:rFonts w:ascii="Arial" w:hAnsi="Arial" w:cs="Arial"/>
                <w:color w:val="000000"/>
                <w:sz w:val="16"/>
                <w:szCs w:val="16"/>
              </w:rPr>
              <w:t>6761</w:t>
            </w:r>
          </w:p>
        </w:tc>
      </w:tr>
    </w:tbl>
    <w:p w14:paraId="61B46927" w14:textId="77777777" w:rsidR="005D0299" w:rsidRPr="0073594C" w:rsidRDefault="005D0299" w:rsidP="005D0299">
      <w:pPr>
        <w:rPr>
          <w:lang w:eastAsia="ko-KR"/>
        </w:rPr>
      </w:pPr>
    </w:p>
    <w:p w14:paraId="6132DA9A" w14:textId="77777777" w:rsidR="005D0299" w:rsidRPr="0073594C" w:rsidRDefault="005D0299" w:rsidP="005D0299">
      <w:pPr>
        <w:jc w:val="center"/>
        <w:rPr>
          <w:lang w:eastAsia="zh-CN"/>
        </w:rPr>
      </w:pPr>
      <w:r w:rsidRPr="0073594C">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x</w:t>
      </w:r>
      <w:r w:rsidRPr="0073594C">
        <w:rPr>
          <w:rFonts w:ascii="Arial" w:hAnsi="Arial" w:cs="Arial"/>
          <w:b/>
          <w:bCs/>
          <w:lang w:val="en-US" w:eastAsia="zh-CN"/>
        </w:rPr>
        <w:t>.2</w:t>
      </w:r>
      <w:r w:rsidRPr="0073594C">
        <w:rPr>
          <w:rFonts w:ascii="Arial" w:hAnsi="Arial" w:cs="Arial"/>
          <w:b/>
          <w:bCs/>
          <w:lang w:val="en-US"/>
        </w:rPr>
        <w:t>.</w:t>
      </w:r>
      <w:r>
        <w:rPr>
          <w:rFonts w:ascii="Arial" w:hAnsi="Arial" w:cs="Arial"/>
          <w:b/>
          <w:bCs/>
          <w:lang w:val="en-US" w:eastAsia="zh-CN"/>
        </w:rPr>
        <w:t>1</w:t>
      </w:r>
      <w:r w:rsidRPr="0073594C">
        <w:rPr>
          <w:rFonts w:ascii="Arial" w:hAnsi="Arial" w:cs="Arial"/>
          <w:b/>
          <w:bCs/>
          <w:lang w:val="en-US"/>
        </w:rPr>
        <w:t xml:space="preserve">-3: Band </w:t>
      </w:r>
      <w:r w:rsidRPr="0073594C">
        <w:rPr>
          <w:rFonts w:ascii="Arial" w:hAnsi="Arial" w:cs="Arial"/>
          <w:b/>
          <w:bCs/>
          <w:lang w:val="en-US" w:eastAsia="zh-CN"/>
        </w:rPr>
        <w:t>n</w:t>
      </w:r>
      <w:r>
        <w:rPr>
          <w:rFonts w:ascii="Arial" w:hAnsi="Arial" w:cs="Arial"/>
          <w:b/>
          <w:bCs/>
          <w:lang w:val="en-US" w:eastAsia="zh-CN"/>
        </w:rPr>
        <w:t>40</w:t>
      </w:r>
      <w:r w:rsidRPr="0073594C">
        <w:rPr>
          <w:rFonts w:ascii="Arial" w:hAnsi="Arial" w:cs="Arial"/>
          <w:b/>
          <w:bCs/>
          <w:lang w:val="en-US"/>
        </w:rPr>
        <w:t xml:space="preserve"> and Band </w:t>
      </w:r>
      <w:r w:rsidRPr="0073594C">
        <w:rPr>
          <w:rFonts w:ascii="Arial" w:hAnsi="Arial" w:cs="Arial"/>
          <w:b/>
          <w:bCs/>
          <w:lang w:val="en-US" w:eastAsia="zh-CN"/>
        </w:rPr>
        <w:t>n</w:t>
      </w:r>
      <w:r>
        <w:rPr>
          <w:rFonts w:ascii="Arial" w:hAnsi="Arial" w:cs="Arial"/>
          <w:b/>
          <w:bCs/>
          <w:lang w:val="en-US" w:eastAsia="zh-CN"/>
        </w:rPr>
        <w:t>105</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harmonics and IMD products</w:t>
      </w:r>
    </w:p>
    <w:tbl>
      <w:tblPr>
        <w:tblW w:w="10060" w:type="dxa"/>
        <w:tblInd w:w="113" w:type="dxa"/>
        <w:tblLook w:val="04A0" w:firstRow="1" w:lastRow="0" w:firstColumn="1" w:lastColumn="0" w:noHBand="0" w:noVBand="1"/>
      </w:tblPr>
      <w:tblGrid>
        <w:gridCol w:w="2547"/>
        <w:gridCol w:w="1843"/>
        <w:gridCol w:w="1842"/>
        <w:gridCol w:w="1985"/>
        <w:gridCol w:w="1843"/>
      </w:tblGrid>
      <w:tr w:rsidR="005D0299" w:rsidRPr="0073594C" w14:paraId="5BB5FF0E" w14:textId="77777777" w:rsidTr="005A4037">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F93330" w14:textId="77777777" w:rsidR="005D0299" w:rsidRPr="0073594C" w:rsidRDefault="005D0299" w:rsidP="005A4037">
            <w:pPr>
              <w:spacing w:after="0"/>
              <w:rPr>
                <w:rFonts w:ascii="Arial" w:hAnsi="Arial" w:cs="Arial"/>
                <w:b/>
                <w:bCs/>
                <w:color w:val="000000"/>
                <w:sz w:val="18"/>
                <w:szCs w:val="18"/>
                <w:lang w:val="en-US" w:eastAsia="ja-JP"/>
              </w:rPr>
            </w:pPr>
            <w:r>
              <w:rPr>
                <w:rFonts w:ascii="Arial" w:hAnsi="Arial" w:cs="Arial"/>
                <w:b/>
                <w:bCs/>
                <w:color w:val="000000"/>
                <w:sz w:val="18"/>
                <w:szCs w:val="18"/>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512DB232" w14:textId="77777777" w:rsidR="005D0299" w:rsidRPr="0073594C" w:rsidRDefault="005D0299"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fx_low</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611A0872" w14:textId="77777777" w:rsidR="005D0299" w:rsidRPr="0073594C" w:rsidRDefault="005D0299"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fx_high</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3EC2E6EA" w14:textId="77777777" w:rsidR="005D0299" w:rsidRPr="0073594C" w:rsidRDefault="005D0299"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fy_low</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56216F41" w14:textId="77777777" w:rsidR="005D0299" w:rsidRPr="0073594C" w:rsidRDefault="005D0299"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fy_high</w:t>
            </w:r>
          </w:p>
        </w:tc>
      </w:tr>
      <w:tr w:rsidR="005D0299" w:rsidRPr="0073594C" w14:paraId="64A957CA"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006B23F"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UL Frequency [MHz]</w:t>
            </w:r>
          </w:p>
        </w:tc>
        <w:tc>
          <w:tcPr>
            <w:tcW w:w="1843" w:type="dxa"/>
            <w:tcBorders>
              <w:top w:val="nil"/>
              <w:left w:val="nil"/>
              <w:bottom w:val="single" w:sz="4" w:space="0" w:color="auto"/>
              <w:right w:val="single" w:sz="4" w:space="0" w:color="auto"/>
            </w:tcBorders>
            <w:shd w:val="clear" w:color="auto" w:fill="auto"/>
            <w:noWrap/>
            <w:vAlign w:val="center"/>
          </w:tcPr>
          <w:p w14:paraId="4BF105E2"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2300</w:t>
            </w:r>
          </w:p>
        </w:tc>
        <w:tc>
          <w:tcPr>
            <w:tcW w:w="1842" w:type="dxa"/>
            <w:tcBorders>
              <w:top w:val="nil"/>
              <w:left w:val="nil"/>
              <w:bottom w:val="single" w:sz="4" w:space="0" w:color="auto"/>
              <w:right w:val="single" w:sz="4" w:space="0" w:color="auto"/>
            </w:tcBorders>
            <w:shd w:val="clear" w:color="auto" w:fill="auto"/>
            <w:noWrap/>
            <w:vAlign w:val="center"/>
          </w:tcPr>
          <w:p w14:paraId="787B97A0"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2400</w:t>
            </w:r>
          </w:p>
        </w:tc>
        <w:tc>
          <w:tcPr>
            <w:tcW w:w="1985" w:type="dxa"/>
            <w:tcBorders>
              <w:top w:val="nil"/>
              <w:left w:val="nil"/>
              <w:bottom w:val="single" w:sz="4" w:space="0" w:color="auto"/>
              <w:right w:val="single" w:sz="4" w:space="0" w:color="auto"/>
            </w:tcBorders>
            <w:shd w:val="clear" w:color="auto" w:fill="auto"/>
            <w:noWrap/>
            <w:vAlign w:val="center"/>
          </w:tcPr>
          <w:p w14:paraId="3874BDE0"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663</w:t>
            </w:r>
          </w:p>
        </w:tc>
        <w:tc>
          <w:tcPr>
            <w:tcW w:w="1843" w:type="dxa"/>
            <w:tcBorders>
              <w:top w:val="nil"/>
              <w:left w:val="nil"/>
              <w:bottom w:val="single" w:sz="4" w:space="0" w:color="auto"/>
              <w:right w:val="single" w:sz="4" w:space="0" w:color="auto"/>
            </w:tcBorders>
            <w:shd w:val="clear" w:color="auto" w:fill="auto"/>
            <w:noWrap/>
            <w:vAlign w:val="center"/>
          </w:tcPr>
          <w:p w14:paraId="71A511D0"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703</w:t>
            </w:r>
          </w:p>
        </w:tc>
      </w:tr>
      <w:tr w:rsidR="005D0299" w:rsidRPr="0073594C" w14:paraId="370EB744"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F99CAB5"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DL Frequency [MHz]</w:t>
            </w:r>
          </w:p>
        </w:tc>
        <w:tc>
          <w:tcPr>
            <w:tcW w:w="1843" w:type="dxa"/>
            <w:tcBorders>
              <w:top w:val="nil"/>
              <w:left w:val="nil"/>
              <w:bottom w:val="single" w:sz="4" w:space="0" w:color="auto"/>
              <w:right w:val="single" w:sz="4" w:space="0" w:color="auto"/>
            </w:tcBorders>
            <w:shd w:val="clear" w:color="auto" w:fill="auto"/>
            <w:noWrap/>
            <w:vAlign w:val="center"/>
          </w:tcPr>
          <w:p w14:paraId="5A0251ED"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2300</w:t>
            </w:r>
          </w:p>
        </w:tc>
        <w:tc>
          <w:tcPr>
            <w:tcW w:w="1842" w:type="dxa"/>
            <w:tcBorders>
              <w:top w:val="nil"/>
              <w:left w:val="nil"/>
              <w:bottom w:val="single" w:sz="4" w:space="0" w:color="auto"/>
              <w:right w:val="single" w:sz="4" w:space="0" w:color="auto"/>
            </w:tcBorders>
            <w:shd w:val="clear" w:color="auto" w:fill="auto"/>
            <w:noWrap/>
            <w:vAlign w:val="center"/>
          </w:tcPr>
          <w:p w14:paraId="260DD893"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2400</w:t>
            </w:r>
          </w:p>
        </w:tc>
        <w:tc>
          <w:tcPr>
            <w:tcW w:w="1985" w:type="dxa"/>
            <w:tcBorders>
              <w:top w:val="nil"/>
              <w:left w:val="nil"/>
              <w:bottom w:val="single" w:sz="4" w:space="0" w:color="auto"/>
              <w:right w:val="single" w:sz="4" w:space="0" w:color="auto"/>
            </w:tcBorders>
            <w:shd w:val="clear" w:color="auto" w:fill="auto"/>
            <w:noWrap/>
            <w:vAlign w:val="center"/>
          </w:tcPr>
          <w:p w14:paraId="7C3A5352"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612</w:t>
            </w:r>
          </w:p>
        </w:tc>
        <w:tc>
          <w:tcPr>
            <w:tcW w:w="1843" w:type="dxa"/>
            <w:tcBorders>
              <w:top w:val="nil"/>
              <w:left w:val="nil"/>
              <w:bottom w:val="single" w:sz="4" w:space="0" w:color="auto"/>
              <w:right w:val="single" w:sz="4" w:space="0" w:color="auto"/>
            </w:tcBorders>
            <w:shd w:val="clear" w:color="auto" w:fill="auto"/>
            <w:noWrap/>
            <w:vAlign w:val="center"/>
          </w:tcPr>
          <w:p w14:paraId="649B5B69"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652</w:t>
            </w:r>
          </w:p>
        </w:tc>
      </w:tr>
      <w:tr w:rsidR="005D0299" w:rsidRPr="0073594C" w14:paraId="49010A8B"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A9989AA"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2nd order IMD products</w:t>
            </w:r>
          </w:p>
        </w:tc>
        <w:tc>
          <w:tcPr>
            <w:tcW w:w="1843" w:type="dxa"/>
            <w:tcBorders>
              <w:top w:val="nil"/>
              <w:left w:val="nil"/>
              <w:bottom w:val="single" w:sz="4" w:space="0" w:color="auto"/>
              <w:right w:val="single" w:sz="4" w:space="0" w:color="auto"/>
            </w:tcBorders>
            <w:shd w:val="clear" w:color="auto" w:fill="auto"/>
            <w:noWrap/>
            <w:vAlign w:val="center"/>
          </w:tcPr>
          <w:p w14:paraId="7F43100D"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fx_high|</w:t>
            </w:r>
          </w:p>
        </w:tc>
        <w:tc>
          <w:tcPr>
            <w:tcW w:w="1842" w:type="dxa"/>
            <w:tcBorders>
              <w:top w:val="nil"/>
              <w:left w:val="nil"/>
              <w:bottom w:val="single" w:sz="4" w:space="0" w:color="auto"/>
              <w:right w:val="single" w:sz="4" w:space="0" w:color="auto"/>
            </w:tcBorders>
            <w:shd w:val="clear" w:color="auto" w:fill="auto"/>
            <w:noWrap/>
            <w:vAlign w:val="center"/>
          </w:tcPr>
          <w:p w14:paraId="4ACBC5FF"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fx_low|</w:t>
            </w:r>
          </w:p>
        </w:tc>
        <w:tc>
          <w:tcPr>
            <w:tcW w:w="1985" w:type="dxa"/>
            <w:tcBorders>
              <w:top w:val="nil"/>
              <w:left w:val="nil"/>
              <w:bottom w:val="single" w:sz="4" w:space="0" w:color="auto"/>
              <w:right w:val="single" w:sz="4" w:space="0" w:color="auto"/>
            </w:tcBorders>
            <w:shd w:val="clear" w:color="auto" w:fill="auto"/>
            <w:noWrap/>
            <w:vAlign w:val="center"/>
          </w:tcPr>
          <w:p w14:paraId="0677AA79"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fx_low|</w:t>
            </w:r>
          </w:p>
        </w:tc>
        <w:tc>
          <w:tcPr>
            <w:tcW w:w="1843" w:type="dxa"/>
            <w:tcBorders>
              <w:top w:val="nil"/>
              <w:left w:val="nil"/>
              <w:bottom w:val="single" w:sz="4" w:space="0" w:color="auto"/>
              <w:right w:val="single" w:sz="4" w:space="0" w:color="auto"/>
            </w:tcBorders>
            <w:shd w:val="clear" w:color="auto" w:fill="auto"/>
            <w:noWrap/>
            <w:vAlign w:val="center"/>
          </w:tcPr>
          <w:p w14:paraId="37D38779"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fx_high|</w:t>
            </w:r>
          </w:p>
        </w:tc>
      </w:tr>
      <w:tr w:rsidR="005D0299" w:rsidRPr="0073594C" w14:paraId="4633C61A"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7FE4B51"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019C2D95"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1737</w:t>
            </w:r>
          </w:p>
        </w:tc>
        <w:tc>
          <w:tcPr>
            <w:tcW w:w="1842" w:type="dxa"/>
            <w:tcBorders>
              <w:top w:val="nil"/>
              <w:left w:val="nil"/>
              <w:bottom w:val="single" w:sz="4" w:space="0" w:color="auto"/>
              <w:right w:val="single" w:sz="4" w:space="0" w:color="auto"/>
            </w:tcBorders>
            <w:shd w:val="clear" w:color="auto" w:fill="auto"/>
            <w:noWrap/>
            <w:vAlign w:val="center"/>
          </w:tcPr>
          <w:p w14:paraId="5F8D67B9"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1597</w:t>
            </w:r>
          </w:p>
        </w:tc>
        <w:tc>
          <w:tcPr>
            <w:tcW w:w="1985" w:type="dxa"/>
            <w:tcBorders>
              <w:top w:val="nil"/>
              <w:left w:val="nil"/>
              <w:bottom w:val="single" w:sz="4" w:space="0" w:color="auto"/>
              <w:right w:val="single" w:sz="4" w:space="0" w:color="auto"/>
            </w:tcBorders>
            <w:shd w:val="clear" w:color="auto" w:fill="auto"/>
            <w:noWrap/>
            <w:vAlign w:val="center"/>
          </w:tcPr>
          <w:p w14:paraId="4ED0FFB2"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2963</w:t>
            </w:r>
          </w:p>
        </w:tc>
        <w:tc>
          <w:tcPr>
            <w:tcW w:w="1843" w:type="dxa"/>
            <w:tcBorders>
              <w:top w:val="nil"/>
              <w:left w:val="nil"/>
              <w:bottom w:val="single" w:sz="4" w:space="0" w:color="auto"/>
              <w:right w:val="single" w:sz="4" w:space="0" w:color="auto"/>
            </w:tcBorders>
            <w:shd w:val="clear" w:color="auto" w:fill="auto"/>
            <w:noWrap/>
            <w:vAlign w:val="center"/>
          </w:tcPr>
          <w:p w14:paraId="42EE2CA6"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3103</w:t>
            </w:r>
          </w:p>
        </w:tc>
      </w:tr>
      <w:tr w:rsidR="005D0299" w:rsidRPr="0073594C" w14:paraId="12128EF9"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B43BF91"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0118FBA4"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fy_high|</w:t>
            </w:r>
          </w:p>
        </w:tc>
        <w:tc>
          <w:tcPr>
            <w:tcW w:w="1842" w:type="dxa"/>
            <w:tcBorders>
              <w:top w:val="nil"/>
              <w:left w:val="nil"/>
              <w:bottom w:val="single" w:sz="4" w:space="0" w:color="auto"/>
              <w:right w:val="single" w:sz="4" w:space="0" w:color="auto"/>
            </w:tcBorders>
            <w:shd w:val="clear" w:color="auto" w:fill="auto"/>
            <w:noWrap/>
            <w:vAlign w:val="center"/>
          </w:tcPr>
          <w:p w14:paraId="367A6D83"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fy_low|</w:t>
            </w:r>
          </w:p>
        </w:tc>
        <w:tc>
          <w:tcPr>
            <w:tcW w:w="1985" w:type="dxa"/>
            <w:tcBorders>
              <w:top w:val="nil"/>
              <w:left w:val="nil"/>
              <w:bottom w:val="single" w:sz="4" w:space="0" w:color="auto"/>
              <w:right w:val="single" w:sz="4" w:space="0" w:color="auto"/>
            </w:tcBorders>
            <w:shd w:val="clear" w:color="auto" w:fill="auto"/>
            <w:noWrap/>
            <w:vAlign w:val="center"/>
          </w:tcPr>
          <w:p w14:paraId="11C81781"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fx_high|</w:t>
            </w:r>
          </w:p>
        </w:tc>
        <w:tc>
          <w:tcPr>
            <w:tcW w:w="1843" w:type="dxa"/>
            <w:tcBorders>
              <w:top w:val="nil"/>
              <w:left w:val="nil"/>
              <w:bottom w:val="single" w:sz="4" w:space="0" w:color="auto"/>
              <w:right w:val="single" w:sz="4" w:space="0" w:color="auto"/>
            </w:tcBorders>
            <w:shd w:val="clear" w:color="auto" w:fill="auto"/>
            <w:noWrap/>
            <w:vAlign w:val="center"/>
          </w:tcPr>
          <w:p w14:paraId="443A77CB"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 fx_low|</w:t>
            </w:r>
          </w:p>
        </w:tc>
      </w:tr>
      <w:tr w:rsidR="005D0299" w:rsidRPr="0073594C" w14:paraId="20E5E4C1"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D03B355"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4203ABA8"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3897</w:t>
            </w:r>
          </w:p>
        </w:tc>
        <w:tc>
          <w:tcPr>
            <w:tcW w:w="1842" w:type="dxa"/>
            <w:tcBorders>
              <w:top w:val="nil"/>
              <w:left w:val="nil"/>
              <w:bottom w:val="single" w:sz="4" w:space="0" w:color="auto"/>
              <w:right w:val="single" w:sz="4" w:space="0" w:color="auto"/>
            </w:tcBorders>
            <w:shd w:val="clear" w:color="auto" w:fill="auto"/>
            <w:noWrap/>
            <w:vAlign w:val="center"/>
          </w:tcPr>
          <w:p w14:paraId="21DD158A"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4137</w:t>
            </w:r>
          </w:p>
        </w:tc>
        <w:tc>
          <w:tcPr>
            <w:tcW w:w="1985" w:type="dxa"/>
            <w:tcBorders>
              <w:top w:val="nil"/>
              <w:left w:val="nil"/>
              <w:bottom w:val="single" w:sz="4" w:space="0" w:color="auto"/>
              <w:right w:val="single" w:sz="4" w:space="0" w:color="auto"/>
            </w:tcBorders>
            <w:shd w:val="clear" w:color="auto" w:fill="auto"/>
            <w:noWrap/>
            <w:vAlign w:val="center"/>
          </w:tcPr>
          <w:p w14:paraId="399009E1"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1074</w:t>
            </w:r>
          </w:p>
        </w:tc>
        <w:tc>
          <w:tcPr>
            <w:tcW w:w="1843" w:type="dxa"/>
            <w:tcBorders>
              <w:top w:val="nil"/>
              <w:left w:val="nil"/>
              <w:bottom w:val="single" w:sz="4" w:space="0" w:color="auto"/>
              <w:right w:val="single" w:sz="4" w:space="0" w:color="auto"/>
            </w:tcBorders>
            <w:shd w:val="clear" w:color="auto" w:fill="auto"/>
            <w:noWrap/>
            <w:vAlign w:val="center"/>
          </w:tcPr>
          <w:p w14:paraId="65D7BFCC"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894</w:t>
            </w:r>
          </w:p>
        </w:tc>
      </w:tr>
      <w:tr w:rsidR="005D0299" w:rsidRPr="0073594C" w14:paraId="2B3F1AED"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E858C51"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5464CED9"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fy_low|</w:t>
            </w:r>
          </w:p>
        </w:tc>
        <w:tc>
          <w:tcPr>
            <w:tcW w:w="1842" w:type="dxa"/>
            <w:tcBorders>
              <w:top w:val="nil"/>
              <w:left w:val="nil"/>
              <w:bottom w:val="single" w:sz="4" w:space="0" w:color="auto"/>
              <w:right w:val="single" w:sz="4" w:space="0" w:color="auto"/>
            </w:tcBorders>
            <w:shd w:val="clear" w:color="auto" w:fill="auto"/>
            <w:noWrap/>
            <w:vAlign w:val="center"/>
          </w:tcPr>
          <w:p w14:paraId="3A60495A"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fy_high|</w:t>
            </w:r>
          </w:p>
        </w:tc>
        <w:tc>
          <w:tcPr>
            <w:tcW w:w="1985" w:type="dxa"/>
            <w:tcBorders>
              <w:top w:val="nil"/>
              <w:left w:val="nil"/>
              <w:bottom w:val="single" w:sz="4" w:space="0" w:color="auto"/>
              <w:right w:val="single" w:sz="4" w:space="0" w:color="auto"/>
            </w:tcBorders>
            <w:shd w:val="clear" w:color="auto" w:fill="auto"/>
            <w:noWrap/>
            <w:vAlign w:val="center"/>
          </w:tcPr>
          <w:p w14:paraId="1AEAD877"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fx_low|</w:t>
            </w:r>
          </w:p>
        </w:tc>
        <w:tc>
          <w:tcPr>
            <w:tcW w:w="1843" w:type="dxa"/>
            <w:tcBorders>
              <w:top w:val="nil"/>
              <w:left w:val="nil"/>
              <w:bottom w:val="single" w:sz="4" w:space="0" w:color="auto"/>
              <w:right w:val="single" w:sz="4" w:space="0" w:color="auto"/>
            </w:tcBorders>
            <w:shd w:val="clear" w:color="auto" w:fill="auto"/>
            <w:noWrap/>
            <w:vAlign w:val="center"/>
          </w:tcPr>
          <w:p w14:paraId="3E7F0DBF"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 fx_high|</w:t>
            </w:r>
          </w:p>
        </w:tc>
      </w:tr>
      <w:tr w:rsidR="005D0299" w:rsidRPr="0073594C" w14:paraId="07BA9FE1"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EF8B4F7"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16432A6B"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5263</w:t>
            </w:r>
          </w:p>
        </w:tc>
        <w:tc>
          <w:tcPr>
            <w:tcW w:w="1842" w:type="dxa"/>
            <w:tcBorders>
              <w:top w:val="nil"/>
              <w:left w:val="nil"/>
              <w:bottom w:val="single" w:sz="4" w:space="0" w:color="auto"/>
              <w:right w:val="single" w:sz="4" w:space="0" w:color="auto"/>
            </w:tcBorders>
            <w:shd w:val="clear" w:color="auto" w:fill="auto"/>
            <w:noWrap/>
            <w:vAlign w:val="center"/>
          </w:tcPr>
          <w:p w14:paraId="29BF17AD"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5503</w:t>
            </w:r>
          </w:p>
        </w:tc>
        <w:tc>
          <w:tcPr>
            <w:tcW w:w="1985" w:type="dxa"/>
            <w:tcBorders>
              <w:top w:val="nil"/>
              <w:left w:val="nil"/>
              <w:bottom w:val="single" w:sz="4" w:space="0" w:color="auto"/>
              <w:right w:val="single" w:sz="4" w:space="0" w:color="auto"/>
            </w:tcBorders>
            <w:shd w:val="clear" w:color="auto" w:fill="auto"/>
            <w:noWrap/>
            <w:vAlign w:val="center"/>
          </w:tcPr>
          <w:p w14:paraId="22FC024B"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3626</w:t>
            </w:r>
          </w:p>
        </w:tc>
        <w:tc>
          <w:tcPr>
            <w:tcW w:w="1843" w:type="dxa"/>
            <w:tcBorders>
              <w:top w:val="nil"/>
              <w:left w:val="nil"/>
              <w:bottom w:val="single" w:sz="4" w:space="0" w:color="auto"/>
              <w:right w:val="single" w:sz="4" w:space="0" w:color="auto"/>
            </w:tcBorders>
            <w:shd w:val="clear" w:color="auto" w:fill="auto"/>
            <w:noWrap/>
            <w:vAlign w:val="center"/>
          </w:tcPr>
          <w:p w14:paraId="38F0C4CC"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3806</w:t>
            </w:r>
          </w:p>
        </w:tc>
      </w:tr>
      <w:tr w:rsidR="005D0299" w:rsidRPr="0073594C" w14:paraId="51321690"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D941F15"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Two-tone 4th order IMD products</w:t>
            </w:r>
          </w:p>
        </w:tc>
        <w:tc>
          <w:tcPr>
            <w:tcW w:w="1843" w:type="dxa"/>
            <w:tcBorders>
              <w:top w:val="nil"/>
              <w:left w:val="nil"/>
              <w:bottom w:val="single" w:sz="4" w:space="0" w:color="auto"/>
              <w:right w:val="single" w:sz="4" w:space="0" w:color="auto"/>
            </w:tcBorders>
            <w:shd w:val="clear" w:color="auto" w:fill="FFFFFF" w:themeFill="background1"/>
            <w:noWrap/>
            <w:vAlign w:val="center"/>
          </w:tcPr>
          <w:p w14:paraId="56791FC6"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|3*fx_low –1* fy_high|</w:t>
            </w:r>
          </w:p>
        </w:tc>
        <w:tc>
          <w:tcPr>
            <w:tcW w:w="1842" w:type="dxa"/>
            <w:tcBorders>
              <w:top w:val="nil"/>
              <w:left w:val="nil"/>
              <w:bottom w:val="single" w:sz="4" w:space="0" w:color="auto"/>
              <w:right w:val="single" w:sz="4" w:space="0" w:color="auto"/>
            </w:tcBorders>
            <w:shd w:val="clear" w:color="auto" w:fill="auto"/>
            <w:noWrap/>
            <w:vAlign w:val="center"/>
          </w:tcPr>
          <w:p w14:paraId="7FC4E324"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|3*fx_high – 1*fy_low|</w:t>
            </w:r>
          </w:p>
        </w:tc>
        <w:tc>
          <w:tcPr>
            <w:tcW w:w="1985" w:type="dxa"/>
            <w:tcBorders>
              <w:top w:val="nil"/>
              <w:left w:val="nil"/>
              <w:bottom w:val="single" w:sz="4" w:space="0" w:color="auto"/>
              <w:right w:val="single" w:sz="4" w:space="0" w:color="auto"/>
            </w:tcBorders>
            <w:shd w:val="clear" w:color="auto" w:fill="auto"/>
            <w:noWrap/>
            <w:vAlign w:val="center"/>
          </w:tcPr>
          <w:p w14:paraId="3F4AD1B7"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|3*fy_low – 1*fx_high|</w:t>
            </w:r>
          </w:p>
        </w:tc>
        <w:tc>
          <w:tcPr>
            <w:tcW w:w="1843" w:type="dxa"/>
            <w:tcBorders>
              <w:top w:val="nil"/>
              <w:left w:val="nil"/>
              <w:bottom w:val="single" w:sz="4" w:space="0" w:color="auto"/>
              <w:right w:val="single" w:sz="4" w:space="0" w:color="auto"/>
            </w:tcBorders>
            <w:shd w:val="clear" w:color="auto" w:fill="auto"/>
            <w:noWrap/>
            <w:vAlign w:val="center"/>
          </w:tcPr>
          <w:p w14:paraId="345C3A37"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|3*fy_high – 1*fx_low|</w:t>
            </w:r>
          </w:p>
        </w:tc>
      </w:tr>
      <w:tr w:rsidR="005D0299" w:rsidRPr="0073594C" w14:paraId="5DF8D60E"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9987034"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38151EDB"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6197</w:t>
            </w:r>
          </w:p>
        </w:tc>
        <w:tc>
          <w:tcPr>
            <w:tcW w:w="1842" w:type="dxa"/>
            <w:tcBorders>
              <w:top w:val="nil"/>
              <w:left w:val="nil"/>
              <w:bottom w:val="single" w:sz="4" w:space="0" w:color="auto"/>
              <w:right w:val="single" w:sz="4" w:space="0" w:color="auto"/>
            </w:tcBorders>
            <w:shd w:val="clear" w:color="auto" w:fill="auto"/>
            <w:noWrap/>
            <w:vAlign w:val="center"/>
          </w:tcPr>
          <w:p w14:paraId="1D4D9898"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6537</w:t>
            </w:r>
          </w:p>
        </w:tc>
        <w:tc>
          <w:tcPr>
            <w:tcW w:w="1985" w:type="dxa"/>
            <w:tcBorders>
              <w:top w:val="nil"/>
              <w:left w:val="nil"/>
              <w:bottom w:val="single" w:sz="4" w:space="0" w:color="auto"/>
              <w:right w:val="single" w:sz="4" w:space="0" w:color="auto"/>
            </w:tcBorders>
            <w:shd w:val="clear" w:color="auto" w:fill="auto"/>
            <w:noWrap/>
            <w:vAlign w:val="center"/>
          </w:tcPr>
          <w:p w14:paraId="44E3BB50"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411</w:t>
            </w:r>
          </w:p>
        </w:tc>
        <w:tc>
          <w:tcPr>
            <w:tcW w:w="1843" w:type="dxa"/>
            <w:tcBorders>
              <w:top w:val="nil"/>
              <w:left w:val="nil"/>
              <w:bottom w:val="single" w:sz="4" w:space="0" w:color="auto"/>
              <w:right w:val="single" w:sz="4" w:space="0" w:color="auto"/>
            </w:tcBorders>
            <w:shd w:val="clear" w:color="auto" w:fill="auto"/>
            <w:noWrap/>
            <w:vAlign w:val="center"/>
          </w:tcPr>
          <w:p w14:paraId="6F95B976"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191</w:t>
            </w:r>
          </w:p>
        </w:tc>
      </w:tr>
      <w:tr w:rsidR="005D0299" w:rsidRPr="0073594C" w14:paraId="7FA1911E"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E38D065"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549F8F74"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–2* fy_high|</w:t>
            </w:r>
          </w:p>
        </w:tc>
        <w:tc>
          <w:tcPr>
            <w:tcW w:w="1842" w:type="dxa"/>
            <w:tcBorders>
              <w:top w:val="nil"/>
              <w:left w:val="nil"/>
              <w:bottom w:val="single" w:sz="4" w:space="0" w:color="auto"/>
              <w:right w:val="single" w:sz="4" w:space="0" w:color="auto"/>
            </w:tcBorders>
            <w:shd w:val="clear" w:color="auto" w:fill="auto"/>
            <w:noWrap/>
            <w:vAlign w:val="center"/>
          </w:tcPr>
          <w:p w14:paraId="084F2A0A"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–2* fy_low|</w:t>
            </w:r>
          </w:p>
        </w:tc>
        <w:tc>
          <w:tcPr>
            <w:tcW w:w="1985" w:type="dxa"/>
            <w:tcBorders>
              <w:top w:val="nil"/>
              <w:left w:val="nil"/>
              <w:bottom w:val="single" w:sz="4" w:space="0" w:color="auto"/>
              <w:right w:val="single" w:sz="4" w:space="0" w:color="auto"/>
            </w:tcBorders>
            <w:shd w:val="clear" w:color="auto" w:fill="auto"/>
            <w:noWrap/>
            <w:vAlign w:val="center"/>
          </w:tcPr>
          <w:p w14:paraId="600C6D64"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+2* fy_low|</w:t>
            </w:r>
          </w:p>
        </w:tc>
        <w:tc>
          <w:tcPr>
            <w:tcW w:w="1843" w:type="dxa"/>
            <w:tcBorders>
              <w:top w:val="nil"/>
              <w:left w:val="nil"/>
              <w:bottom w:val="single" w:sz="4" w:space="0" w:color="auto"/>
              <w:right w:val="single" w:sz="4" w:space="0" w:color="auto"/>
            </w:tcBorders>
            <w:shd w:val="clear" w:color="auto" w:fill="auto"/>
            <w:noWrap/>
            <w:vAlign w:val="center"/>
          </w:tcPr>
          <w:p w14:paraId="57CD722A"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+2* fy_high|</w:t>
            </w:r>
          </w:p>
        </w:tc>
      </w:tr>
      <w:tr w:rsidR="005D0299" w:rsidRPr="0073594C" w14:paraId="2FF8D46F"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4492042"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346787A0"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3194</w:t>
            </w:r>
          </w:p>
        </w:tc>
        <w:tc>
          <w:tcPr>
            <w:tcW w:w="1842" w:type="dxa"/>
            <w:tcBorders>
              <w:top w:val="nil"/>
              <w:left w:val="nil"/>
              <w:bottom w:val="single" w:sz="4" w:space="0" w:color="auto"/>
              <w:right w:val="single" w:sz="4" w:space="0" w:color="auto"/>
            </w:tcBorders>
            <w:shd w:val="clear" w:color="auto" w:fill="auto"/>
            <w:noWrap/>
            <w:vAlign w:val="center"/>
          </w:tcPr>
          <w:p w14:paraId="02CAE483"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3474</w:t>
            </w:r>
          </w:p>
        </w:tc>
        <w:tc>
          <w:tcPr>
            <w:tcW w:w="1985" w:type="dxa"/>
            <w:tcBorders>
              <w:top w:val="nil"/>
              <w:left w:val="nil"/>
              <w:bottom w:val="single" w:sz="4" w:space="0" w:color="auto"/>
              <w:right w:val="single" w:sz="4" w:space="0" w:color="auto"/>
            </w:tcBorders>
            <w:shd w:val="clear" w:color="auto" w:fill="auto"/>
            <w:noWrap/>
            <w:vAlign w:val="center"/>
          </w:tcPr>
          <w:p w14:paraId="3CAD31D5"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5926</w:t>
            </w:r>
          </w:p>
        </w:tc>
        <w:tc>
          <w:tcPr>
            <w:tcW w:w="1843" w:type="dxa"/>
            <w:tcBorders>
              <w:top w:val="nil"/>
              <w:left w:val="nil"/>
              <w:bottom w:val="single" w:sz="4" w:space="0" w:color="auto"/>
              <w:right w:val="single" w:sz="4" w:space="0" w:color="auto"/>
            </w:tcBorders>
            <w:shd w:val="clear" w:color="auto" w:fill="auto"/>
            <w:noWrap/>
            <w:vAlign w:val="center"/>
          </w:tcPr>
          <w:p w14:paraId="5B5D93B8"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6206</w:t>
            </w:r>
          </w:p>
        </w:tc>
      </w:tr>
      <w:tr w:rsidR="005D0299" w:rsidRPr="0073594C" w14:paraId="472A75D3"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7FA70F3"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5DCC172E"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|3*fx_low +1* fy_low|</w:t>
            </w:r>
          </w:p>
        </w:tc>
        <w:tc>
          <w:tcPr>
            <w:tcW w:w="1842" w:type="dxa"/>
            <w:tcBorders>
              <w:top w:val="nil"/>
              <w:left w:val="nil"/>
              <w:bottom w:val="single" w:sz="4" w:space="0" w:color="auto"/>
              <w:right w:val="single" w:sz="4" w:space="0" w:color="auto"/>
            </w:tcBorders>
            <w:shd w:val="clear" w:color="auto" w:fill="auto"/>
            <w:noWrap/>
            <w:vAlign w:val="center"/>
          </w:tcPr>
          <w:p w14:paraId="79A2381E"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|3*fx_high + 1*fy_high|</w:t>
            </w:r>
          </w:p>
        </w:tc>
        <w:tc>
          <w:tcPr>
            <w:tcW w:w="1985" w:type="dxa"/>
            <w:tcBorders>
              <w:top w:val="nil"/>
              <w:left w:val="nil"/>
              <w:bottom w:val="single" w:sz="4" w:space="0" w:color="auto"/>
              <w:right w:val="single" w:sz="4" w:space="0" w:color="auto"/>
            </w:tcBorders>
            <w:shd w:val="clear" w:color="auto" w:fill="auto"/>
            <w:noWrap/>
            <w:vAlign w:val="center"/>
          </w:tcPr>
          <w:p w14:paraId="5F4FD321"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|3*fy_low + 1*fx_low|</w:t>
            </w:r>
          </w:p>
        </w:tc>
        <w:tc>
          <w:tcPr>
            <w:tcW w:w="1843" w:type="dxa"/>
            <w:tcBorders>
              <w:top w:val="nil"/>
              <w:left w:val="nil"/>
              <w:bottom w:val="single" w:sz="4" w:space="0" w:color="auto"/>
              <w:right w:val="single" w:sz="4" w:space="0" w:color="auto"/>
            </w:tcBorders>
            <w:shd w:val="clear" w:color="auto" w:fill="auto"/>
            <w:noWrap/>
            <w:vAlign w:val="center"/>
          </w:tcPr>
          <w:p w14:paraId="14637920"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|3*fy_high + 1*fx_high|</w:t>
            </w:r>
          </w:p>
        </w:tc>
      </w:tr>
      <w:tr w:rsidR="005D0299" w:rsidRPr="0073594C" w14:paraId="35ACC257"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2F6F825"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179A6AC7"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7563</w:t>
            </w:r>
          </w:p>
        </w:tc>
        <w:tc>
          <w:tcPr>
            <w:tcW w:w="1842" w:type="dxa"/>
            <w:tcBorders>
              <w:top w:val="nil"/>
              <w:left w:val="nil"/>
              <w:bottom w:val="single" w:sz="4" w:space="0" w:color="auto"/>
              <w:right w:val="single" w:sz="4" w:space="0" w:color="auto"/>
            </w:tcBorders>
            <w:shd w:val="clear" w:color="auto" w:fill="auto"/>
            <w:noWrap/>
            <w:vAlign w:val="center"/>
          </w:tcPr>
          <w:p w14:paraId="19FF04C6"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7903</w:t>
            </w:r>
          </w:p>
        </w:tc>
        <w:tc>
          <w:tcPr>
            <w:tcW w:w="1985" w:type="dxa"/>
            <w:tcBorders>
              <w:top w:val="nil"/>
              <w:left w:val="nil"/>
              <w:bottom w:val="single" w:sz="4" w:space="0" w:color="auto"/>
              <w:right w:val="single" w:sz="4" w:space="0" w:color="auto"/>
            </w:tcBorders>
            <w:shd w:val="clear" w:color="auto" w:fill="auto"/>
            <w:noWrap/>
            <w:vAlign w:val="center"/>
          </w:tcPr>
          <w:p w14:paraId="6766E769"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4289</w:t>
            </w:r>
          </w:p>
        </w:tc>
        <w:tc>
          <w:tcPr>
            <w:tcW w:w="1843" w:type="dxa"/>
            <w:tcBorders>
              <w:top w:val="nil"/>
              <w:left w:val="nil"/>
              <w:bottom w:val="single" w:sz="4" w:space="0" w:color="auto"/>
              <w:right w:val="single" w:sz="4" w:space="0" w:color="auto"/>
            </w:tcBorders>
            <w:shd w:val="clear" w:color="auto" w:fill="auto"/>
            <w:noWrap/>
            <w:vAlign w:val="center"/>
          </w:tcPr>
          <w:p w14:paraId="71C88BEC"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4509</w:t>
            </w:r>
          </w:p>
        </w:tc>
      </w:tr>
      <w:tr w:rsidR="005D0299" w:rsidRPr="0073594C" w14:paraId="382124DA"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FA842C5"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35165E20"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|fx_low – 4*fy_high|</w:t>
            </w:r>
          </w:p>
        </w:tc>
        <w:tc>
          <w:tcPr>
            <w:tcW w:w="1842" w:type="dxa"/>
            <w:tcBorders>
              <w:top w:val="nil"/>
              <w:left w:val="nil"/>
              <w:bottom w:val="single" w:sz="4" w:space="0" w:color="auto"/>
              <w:right w:val="single" w:sz="4" w:space="0" w:color="auto"/>
            </w:tcBorders>
            <w:shd w:val="clear" w:color="auto" w:fill="auto"/>
            <w:noWrap/>
            <w:vAlign w:val="center"/>
          </w:tcPr>
          <w:p w14:paraId="3625D44E"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|fx_high – 4*fy_low|</w:t>
            </w:r>
          </w:p>
        </w:tc>
        <w:tc>
          <w:tcPr>
            <w:tcW w:w="1985" w:type="dxa"/>
            <w:tcBorders>
              <w:top w:val="nil"/>
              <w:left w:val="nil"/>
              <w:bottom w:val="single" w:sz="4" w:space="0" w:color="auto"/>
              <w:right w:val="single" w:sz="4" w:space="0" w:color="auto"/>
            </w:tcBorders>
            <w:shd w:val="clear" w:color="auto" w:fill="auto"/>
            <w:noWrap/>
            <w:vAlign w:val="center"/>
          </w:tcPr>
          <w:p w14:paraId="644E96A4"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4*fx_high|</w:t>
            </w:r>
          </w:p>
        </w:tc>
        <w:tc>
          <w:tcPr>
            <w:tcW w:w="1843" w:type="dxa"/>
            <w:tcBorders>
              <w:top w:val="nil"/>
              <w:left w:val="nil"/>
              <w:bottom w:val="single" w:sz="4" w:space="0" w:color="auto"/>
              <w:right w:val="single" w:sz="4" w:space="0" w:color="auto"/>
            </w:tcBorders>
            <w:shd w:val="clear" w:color="auto" w:fill="auto"/>
            <w:noWrap/>
            <w:vAlign w:val="center"/>
          </w:tcPr>
          <w:p w14:paraId="35F5F768"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4*fx_low|</w:t>
            </w:r>
          </w:p>
        </w:tc>
      </w:tr>
      <w:tr w:rsidR="005D0299" w:rsidRPr="0073594C" w14:paraId="6D14559E"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A8F9164"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20C98D23"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512</w:t>
            </w:r>
          </w:p>
        </w:tc>
        <w:tc>
          <w:tcPr>
            <w:tcW w:w="1842" w:type="dxa"/>
            <w:tcBorders>
              <w:top w:val="nil"/>
              <w:left w:val="nil"/>
              <w:bottom w:val="single" w:sz="4" w:space="0" w:color="auto"/>
              <w:right w:val="single" w:sz="4" w:space="0" w:color="auto"/>
            </w:tcBorders>
            <w:shd w:val="clear" w:color="auto" w:fill="auto"/>
            <w:noWrap/>
            <w:vAlign w:val="center"/>
          </w:tcPr>
          <w:p w14:paraId="6F382917"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252</w:t>
            </w:r>
          </w:p>
        </w:tc>
        <w:tc>
          <w:tcPr>
            <w:tcW w:w="1985" w:type="dxa"/>
            <w:tcBorders>
              <w:top w:val="nil"/>
              <w:left w:val="nil"/>
              <w:bottom w:val="single" w:sz="4" w:space="0" w:color="auto"/>
              <w:right w:val="single" w:sz="4" w:space="0" w:color="auto"/>
            </w:tcBorders>
            <w:shd w:val="clear" w:color="auto" w:fill="auto"/>
            <w:noWrap/>
            <w:vAlign w:val="center"/>
          </w:tcPr>
          <w:p w14:paraId="588D4C18"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8937</w:t>
            </w:r>
          </w:p>
        </w:tc>
        <w:tc>
          <w:tcPr>
            <w:tcW w:w="1843" w:type="dxa"/>
            <w:tcBorders>
              <w:top w:val="nil"/>
              <w:left w:val="nil"/>
              <w:bottom w:val="single" w:sz="4" w:space="0" w:color="auto"/>
              <w:right w:val="single" w:sz="4" w:space="0" w:color="auto"/>
            </w:tcBorders>
            <w:shd w:val="clear" w:color="auto" w:fill="auto"/>
            <w:noWrap/>
            <w:vAlign w:val="center"/>
          </w:tcPr>
          <w:p w14:paraId="3FAD0E8F"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8497</w:t>
            </w:r>
          </w:p>
        </w:tc>
      </w:tr>
      <w:tr w:rsidR="005D0299" w:rsidRPr="0073594C" w14:paraId="2FC15782"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0258E27"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7BCB3C77"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- 3*fy_high|</w:t>
            </w:r>
          </w:p>
        </w:tc>
        <w:tc>
          <w:tcPr>
            <w:tcW w:w="1842" w:type="dxa"/>
            <w:tcBorders>
              <w:top w:val="nil"/>
              <w:left w:val="nil"/>
              <w:bottom w:val="single" w:sz="4" w:space="0" w:color="auto"/>
              <w:right w:val="single" w:sz="4" w:space="0" w:color="auto"/>
            </w:tcBorders>
            <w:shd w:val="clear" w:color="auto" w:fill="auto"/>
            <w:noWrap/>
            <w:vAlign w:val="center"/>
          </w:tcPr>
          <w:p w14:paraId="3EDB9A51"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- 3*fy_low|</w:t>
            </w:r>
          </w:p>
        </w:tc>
        <w:tc>
          <w:tcPr>
            <w:tcW w:w="1985" w:type="dxa"/>
            <w:tcBorders>
              <w:top w:val="nil"/>
              <w:left w:val="nil"/>
              <w:bottom w:val="single" w:sz="4" w:space="0" w:color="auto"/>
              <w:right w:val="single" w:sz="4" w:space="0" w:color="auto"/>
            </w:tcBorders>
            <w:shd w:val="clear" w:color="auto" w:fill="auto"/>
            <w:noWrap/>
            <w:vAlign w:val="center"/>
          </w:tcPr>
          <w:p w14:paraId="09BBDD49"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- 3*fx_high|</w:t>
            </w:r>
          </w:p>
        </w:tc>
        <w:tc>
          <w:tcPr>
            <w:tcW w:w="1843" w:type="dxa"/>
            <w:tcBorders>
              <w:top w:val="nil"/>
              <w:left w:val="nil"/>
              <w:bottom w:val="single" w:sz="4" w:space="0" w:color="auto"/>
              <w:right w:val="single" w:sz="4" w:space="0" w:color="auto"/>
            </w:tcBorders>
            <w:shd w:val="clear" w:color="auto" w:fill="auto"/>
            <w:noWrap/>
            <w:vAlign w:val="center"/>
          </w:tcPr>
          <w:p w14:paraId="0724F46B"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-3*fx_low|</w:t>
            </w:r>
          </w:p>
        </w:tc>
      </w:tr>
      <w:tr w:rsidR="005D0299" w:rsidRPr="0073594C" w14:paraId="32AA2EB6"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746D744"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63BD18A7"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2491</w:t>
            </w:r>
          </w:p>
        </w:tc>
        <w:tc>
          <w:tcPr>
            <w:tcW w:w="1842" w:type="dxa"/>
            <w:tcBorders>
              <w:top w:val="nil"/>
              <w:left w:val="nil"/>
              <w:bottom w:val="single" w:sz="4" w:space="0" w:color="auto"/>
              <w:right w:val="single" w:sz="4" w:space="0" w:color="auto"/>
            </w:tcBorders>
            <w:shd w:val="clear" w:color="auto" w:fill="auto"/>
            <w:noWrap/>
            <w:vAlign w:val="center"/>
          </w:tcPr>
          <w:p w14:paraId="6867AD69"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2811</w:t>
            </w:r>
          </w:p>
        </w:tc>
        <w:tc>
          <w:tcPr>
            <w:tcW w:w="1985" w:type="dxa"/>
            <w:tcBorders>
              <w:top w:val="nil"/>
              <w:left w:val="nil"/>
              <w:bottom w:val="single" w:sz="4" w:space="0" w:color="auto"/>
              <w:right w:val="single" w:sz="4" w:space="0" w:color="auto"/>
            </w:tcBorders>
            <w:shd w:val="clear" w:color="auto" w:fill="auto"/>
            <w:noWrap/>
            <w:vAlign w:val="center"/>
          </w:tcPr>
          <w:p w14:paraId="6C7480D0"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5874</w:t>
            </w:r>
          </w:p>
        </w:tc>
        <w:tc>
          <w:tcPr>
            <w:tcW w:w="1843" w:type="dxa"/>
            <w:tcBorders>
              <w:top w:val="nil"/>
              <w:left w:val="nil"/>
              <w:bottom w:val="single" w:sz="4" w:space="0" w:color="auto"/>
              <w:right w:val="single" w:sz="4" w:space="0" w:color="auto"/>
            </w:tcBorders>
            <w:shd w:val="clear" w:color="auto" w:fill="auto"/>
            <w:noWrap/>
            <w:vAlign w:val="center"/>
          </w:tcPr>
          <w:p w14:paraId="4C7EAC70"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5494</w:t>
            </w:r>
          </w:p>
        </w:tc>
      </w:tr>
      <w:tr w:rsidR="005D0299" w:rsidRPr="0073594C" w14:paraId="20E2E042"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5CED6C8"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2B128841"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|fx_low + 4*fy_low|</w:t>
            </w:r>
          </w:p>
        </w:tc>
        <w:tc>
          <w:tcPr>
            <w:tcW w:w="1842" w:type="dxa"/>
            <w:tcBorders>
              <w:top w:val="nil"/>
              <w:left w:val="nil"/>
              <w:bottom w:val="single" w:sz="4" w:space="0" w:color="auto"/>
              <w:right w:val="single" w:sz="4" w:space="0" w:color="auto"/>
            </w:tcBorders>
            <w:shd w:val="clear" w:color="auto" w:fill="auto"/>
            <w:noWrap/>
            <w:vAlign w:val="center"/>
          </w:tcPr>
          <w:p w14:paraId="0101F80A"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|fx_high + 4*fy_high|</w:t>
            </w:r>
          </w:p>
        </w:tc>
        <w:tc>
          <w:tcPr>
            <w:tcW w:w="1985" w:type="dxa"/>
            <w:tcBorders>
              <w:top w:val="nil"/>
              <w:left w:val="nil"/>
              <w:bottom w:val="single" w:sz="4" w:space="0" w:color="auto"/>
              <w:right w:val="single" w:sz="4" w:space="0" w:color="auto"/>
            </w:tcBorders>
            <w:shd w:val="clear" w:color="auto" w:fill="auto"/>
            <w:noWrap/>
            <w:vAlign w:val="center"/>
          </w:tcPr>
          <w:p w14:paraId="4395439E"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+ 4*fx_low|</w:t>
            </w:r>
          </w:p>
        </w:tc>
        <w:tc>
          <w:tcPr>
            <w:tcW w:w="1843" w:type="dxa"/>
            <w:tcBorders>
              <w:top w:val="nil"/>
              <w:left w:val="nil"/>
              <w:bottom w:val="single" w:sz="4" w:space="0" w:color="auto"/>
              <w:right w:val="single" w:sz="4" w:space="0" w:color="auto"/>
            </w:tcBorders>
            <w:shd w:val="clear" w:color="auto" w:fill="auto"/>
            <w:noWrap/>
            <w:vAlign w:val="center"/>
          </w:tcPr>
          <w:p w14:paraId="504FCFC7"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+ 4*fx_high|</w:t>
            </w:r>
          </w:p>
        </w:tc>
      </w:tr>
      <w:tr w:rsidR="005D0299" w:rsidRPr="0073594C" w14:paraId="722D749F"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AC20B16"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41300CEE"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4952</w:t>
            </w:r>
          </w:p>
        </w:tc>
        <w:tc>
          <w:tcPr>
            <w:tcW w:w="1842" w:type="dxa"/>
            <w:tcBorders>
              <w:top w:val="nil"/>
              <w:left w:val="nil"/>
              <w:bottom w:val="single" w:sz="4" w:space="0" w:color="auto"/>
              <w:right w:val="single" w:sz="4" w:space="0" w:color="auto"/>
            </w:tcBorders>
            <w:shd w:val="clear" w:color="auto" w:fill="auto"/>
            <w:noWrap/>
            <w:vAlign w:val="center"/>
          </w:tcPr>
          <w:p w14:paraId="6B6CDA4E"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5212</w:t>
            </w:r>
          </w:p>
        </w:tc>
        <w:tc>
          <w:tcPr>
            <w:tcW w:w="1985" w:type="dxa"/>
            <w:tcBorders>
              <w:top w:val="nil"/>
              <w:left w:val="nil"/>
              <w:bottom w:val="single" w:sz="4" w:space="0" w:color="auto"/>
              <w:right w:val="single" w:sz="4" w:space="0" w:color="auto"/>
            </w:tcBorders>
            <w:shd w:val="clear" w:color="auto" w:fill="auto"/>
            <w:noWrap/>
            <w:vAlign w:val="center"/>
          </w:tcPr>
          <w:p w14:paraId="49FFC5FE"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9863</w:t>
            </w:r>
          </w:p>
        </w:tc>
        <w:tc>
          <w:tcPr>
            <w:tcW w:w="1843" w:type="dxa"/>
            <w:tcBorders>
              <w:top w:val="nil"/>
              <w:left w:val="nil"/>
              <w:bottom w:val="single" w:sz="4" w:space="0" w:color="auto"/>
              <w:right w:val="single" w:sz="4" w:space="0" w:color="auto"/>
            </w:tcBorders>
            <w:shd w:val="clear" w:color="auto" w:fill="auto"/>
            <w:noWrap/>
            <w:vAlign w:val="center"/>
          </w:tcPr>
          <w:p w14:paraId="745B6B3A"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10303</w:t>
            </w:r>
          </w:p>
        </w:tc>
      </w:tr>
      <w:tr w:rsidR="005D0299" w:rsidRPr="0073594C" w14:paraId="42644324"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4DFEEF9"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2DDF9FFF"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+ 3*fy_low|</w:t>
            </w:r>
          </w:p>
        </w:tc>
        <w:tc>
          <w:tcPr>
            <w:tcW w:w="1842" w:type="dxa"/>
            <w:tcBorders>
              <w:top w:val="nil"/>
              <w:left w:val="nil"/>
              <w:bottom w:val="single" w:sz="4" w:space="0" w:color="auto"/>
              <w:right w:val="single" w:sz="4" w:space="0" w:color="auto"/>
            </w:tcBorders>
            <w:shd w:val="clear" w:color="auto" w:fill="auto"/>
            <w:noWrap/>
            <w:vAlign w:val="center"/>
          </w:tcPr>
          <w:p w14:paraId="7709D5CC"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+ 3*fy_high|</w:t>
            </w:r>
          </w:p>
        </w:tc>
        <w:tc>
          <w:tcPr>
            <w:tcW w:w="1985" w:type="dxa"/>
            <w:tcBorders>
              <w:top w:val="nil"/>
              <w:left w:val="nil"/>
              <w:bottom w:val="single" w:sz="4" w:space="0" w:color="auto"/>
              <w:right w:val="single" w:sz="4" w:space="0" w:color="auto"/>
            </w:tcBorders>
            <w:shd w:val="clear" w:color="auto" w:fill="auto"/>
            <w:noWrap/>
            <w:vAlign w:val="center"/>
          </w:tcPr>
          <w:p w14:paraId="4F5BDCFC"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+ 3*fx_low|</w:t>
            </w:r>
          </w:p>
        </w:tc>
        <w:tc>
          <w:tcPr>
            <w:tcW w:w="1843" w:type="dxa"/>
            <w:tcBorders>
              <w:top w:val="nil"/>
              <w:left w:val="nil"/>
              <w:bottom w:val="single" w:sz="4" w:space="0" w:color="auto"/>
              <w:right w:val="single" w:sz="4" w:space="0" w:color="auto"/>
            </w:tcBorders>
            <w:shd w:val="clear" w:color="auto" w:fill="auto"/>
            <w:noWrap/>
            <w:vAlign w:val="center"/>
          </w:tcPr>
          <w:p w14:paraId="12397C5A"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+ 3*fx_high|</w:t>
            </w:r>
          </w:p>
        </w:tc>
      </w:tr>
      <w:tr w:rsidR="005D0299" w:rsidRPr="0073594C" w14:paraId="21E676E9" w14:textId="77777777" w:rsidTr="005A4037">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7089A2" w14:textId="77777777" w:rsidR="005D0299" w:rsidRDefault="005D0299" w:rsidP="005A4037">
            <w:pPr>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475CBF41" w14:textId="77777777" w:rsidR="005D0299" w:rsidRDefault="005D0299" w:rsidP="005A4037">
            <w:pPr>
              <w:spacing w:after="0"/>
              <w:jc w:val="center"/>
              <w:rPr>
                <w:rFonts w:ascii="Arial" w:hAnsi="Arial" w:cs="Arial"/>
                <w:color w:val="000000"/>
                <w:sz w:val="16"/>
                <w:szCs w:val="16"/>
              </w:rPr>
            </w:pPr>
            <w:r>
              <w:rPr>
                <w:rFonts w:ascii="Arial" w:hAnsi="Arial" w:cs="Arial"/>
                <w:color w:val="000000"/>
                <w:sz w:val="16"/>
                <w:szCs w:val="16"/>
              </w:rPr>
              <w:t>6589</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4C21EB51" w14:textId="77777777" w:rsidR="005D0299" w:rsidRDefault="005D0299" w:rsidP="005A4037">
            <w:pPr>
              <w:spacing w:after="0"/>
              <w:jc w:val="center"/>
              <w:rPr>
                <w:rFonts w:ascii="Arial" w:hAnsi="Arial" w:cs="Arial"/>
                <w:color w:val="000000"/>
                <w:sz w:val="16"/>
                <w:szCs w:val="16"/>
              </w:rPr>
            </w:pPr>
            <w:r>
              <w:rPr>
                <w:rFonts w:ascii="Arial" w:hAnsi="Arial" w:cs="Arial"/>
                <w:color w:val="000000"/>
                <w:sz w:val="16"/>
                <w:szCs w:val="16"/>
              </w:rPr>
              <w:t>6909</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4C4D5FF0" w14:textId="77777777" w:rsidR="005D0299" w:rsidRDefault="005D0299" w:rsidP="005A4037">
            <w:pPr>
              <w:spacing w:after="0"/>
              <w:jc w:val="center"/>
              <w:rPr>
                <w:rFonts w:ascii="Arial" w:hAnsi="Arial" w:cs="Arial"/>
                <w:color w:val="000000"/>
                <w:sz w:val="16"/>
                <w:szCs w:val="16"/>
              </w:rPr>
            </w:pPr>
            <w:r>
              <w:rPr>
                <w:rFonts w:ascii="Arial" w:hAnsi="Arial" w:cs="Arial"/>
                <w:color w:val="000000"/>
                <w:sz w:val="16"/>
                <w:szCs w:val="16"/>
              </w:rPr>
              <w:t>8226</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4F66480A" w14:textId="77777777" w:rsidR="005D0299" w:rsidRDefault="005D0299" w:rsidP="005A4037">
            <w:pPr>
              <w:spacing w:after="0"/>
              <w:jc w:val="center"/>
              <w:rPr>
                <w:rFonts w:ascii="Arial" w:hAnsi="Arial" w:cs="Arial"/>
                <w:color w:val="000000"/>
                <w:sz w:val="16"/>
                <w:szCs w:val="16"/>
              </w:rPr>
            </w:pPr>
            <w:r>
              <w:rPr>
                <w:rFonts w:ascii="Arial" w:hAnsi="Arial" w:cs="Arial"/>
                <w:color w:val="000000"/>
                <w:sz w:val="16"/>
                <w:szCs w:val="16"/>
              </w:rPr>
              <w:t>8606</w:t>
            </w:r>
          </w:p>
        </w:tc>
      </w:tr>
    </w:tbl>
    <w:p w14:paraId="216C82DE" w14:textId="77777777" w:rsidR="005D0299" w:rsidRPr="0073594C" w:rsidRDefault="005D0299" w:rsidP="005D0299">
      <w:pPr>
        <w:rPr>
          <w:lang w:eastAsia="ko-KR"/>
        </w:rPr>
      </w:pPr>
    </w:p>
    <w:p w14:paraId="5AE5374B" w14:textId="77777777" w:rsidR="005D0299" w:rsidRDefault="005D0299" w:rsidP="005D0299">
      <w:pPr>
        <w:rPr>
          <w:lang w:eastAsia="ko-KR"/>
        </w:rPr>
      </w:pPr>
      <w:r w:rsidRPr="0073594C">
        <w:rPr>
          <w:lang w:eastAsia="ko-KR"/>
        </w:rPr>
        <w:t xml:space="preserve">Based on the </w:t>
      </w:r>
      <w:r w:rsidRPr="0073594C">
        <w:rPr>
          <w:lang w:val="en-US" w:eastAsia="zh-CN"/>
        </w:rPr>
        <w:t>t</w:t>
      </w:r>
      <w:r w:rsidRPr="0073594C">
        <w:rPr>
          <w:lang w:eastAsia="ko-KR"/>
        </w:rPr>
        <w:t xml:space="preserve">ables above it can be seen that </w:t>
      </w:r>
    </w:p>
    <w:p w14:paraId="26871E60" w14:textId="77777777" w:rsidR="005D0299" w:rsidRDefault="005D0299" w:rsidP="006A0293">
      <w:pPr>
        <w:pStyle w:val="affb"/>
        <w:overflowPunct w:val="0"/>
        <w:autoSpaceDE w:val="0"/>
        <w:autoSpaceDN w:val="0"/>
        <w:adjustRightInd w:val="0"/>
        <w:textAlignment w:val="baseline"/>
        <w:rPr>
          <w:lang w:eastAsia="zh-CN"/>
        </w:rPr>
      </w:pPr>
      <w:r>
        <w:rPr>
          <w:lang w:eastAsia="ko-KR"/>
        </w:rPr>
        <w:t>n3</w:t>
      </w:r>
      <w:r w:rsidRPr="0073594C">
        <w:rPr>
          <w:lang w:eastAsia="ko-KR"/>
        </w:rPr>
        <w:t xml:space="preserve"> + n</w:t>
      </w:r>
      <w:r>
        <w:rPr>
          <w:lang w:eastAsia="ko-KR"/>
        </w:rPr>
        <w:t>40</w:t>
      </w:r>
      <w:r w:rsidRPr="0073594C">
        <w:rPr>
          <w:lang w:eastAsia="ko-KR"/>
        </w:rPr>
        <w:t xml:space="preserve"> IMD</w:t>
      </w:r>
      <w:r>
        <w:rPr>
          <w:lang w:eastAsia="ko-KR"/>
        </w:rPr>
        <w:t>2 and IMD5</w:t>
      </w:r>
      <w:r w:rsidRPr="0073594C">
        <w:rPr>
          <w:lang w:eastAsia="ko-KR"/>
        </w:rPr>
        <w:t xml:space="preserve"> may affect Rx frequencies of band n</w:t>
      </w:r>
      <w:r>
        <w:rPr>
          <w:lang w:eastAsia="ko-KR"/>
        </w:rPr>
        <w:t>105</w:t>
      </w:r>
    </w:p>
    <w:p w14:paraId="28A51275" w14:textId="77777777" w:rsidR="005D0299" w:rsidRDefault="005D0299" w:rsidP="006A0293">
      <w:pPr>
        <w:pStyle w:val="affb"/>
        <w:overflowPunct w:val="0"/>
        <w:autoSpaceDE w:val="0"/>
        <w:autoSpaceDN w:val="0"/>
        <w:adjustRightInd w:val="0"/>
        <w:textAlignment w:val="baseline"/>
        <w:rPr>
          <w:lang w:eastAsia="zh-CN"/>
        </w:rPr>
      </w:pPr>
      <w:r>
        <w:rPr>
          <w:lang w:eastAsia="ko-KR"/>
        </w:rPr>
        <w:t>n3</w:t>
      </w:r>
      <w:r w:rsidRPr="0073594C">
        <w:rPr>
          <w:lang w:eastAsia="ko-KR"/>
        </w:rPr>
        <w:t xml:space="preserve"> + n</w:t>
      </w:r>
      <w:r>
        <w:rPr>
          <w:lang w:eastAsia="ko-KR"/>
        </w:rPr>
        <w:t>105</w:t>
      </w:r>
      <w:r w:rsidRPr="0073594C">
        <w:rPr>
          <w:lang w:eastAsia="ko-KR"/>
        </w:rPr>
        <w:t xml:space="preserve"> IMD</w:t>
      </w:r>
      <w:r>
        <w:rPr>
          <w:lang w:eastAsia="ko-KR"/>
        </w:rPr>
        <w:t xml:space="preserve">2 </w:t>
      </w:r>
      <w:r w:rsidRPr="0073594C">
        <w:rPr>
          <w:lang w:eastAsia="ko-KR"/>
        </w:rPr>
        <w:t>may affect Rx frequencies of band n</w:t>
      </w:r>
      <w:r>
        <w:rPr>
          <w:lang w:eastAsia="ko-KR"/>
        </w:rPr>
        <w:t>40</w:t>
      </w:r>
    </w:p>
    <w:p w14:paraId="5FC1D437" w14:textId="77777777" w:rsidR="005D0299" w:rsidRPr="0073594C" w:rsidRDefault="005D0299" w:rsidP="005D0299">
      <w:pPr>
        <w:rPr>
          <w:lang w:eastAsia="ko-KR"/>
        </w:rPr>
      </w:pPr>
    </w:p>
    <w:p w14:paraId="29F72749" w14:textId="30C453CA" w:rsidR="005D0299" w:rsidRPr="006A0293" w:rsidRDefault="005D0299" w:rsidP="005D0299">
      <w:pPr>
        <w:pStyle w:val="41"/>
      </w:pPr>
      <w:bookmarkStart w:id="647" w:name="_Toc136288563"/>
      <w:r w:rsidRPr="006A0293">
        <w:t>5.</w:t>
      </w:r>
      <w:r>
        <w:t>61</w:t>
      </w:r>
      <w:r w:rsidRPr="006A0293">
        <w:t>.2.2</w:t>
      </w:r>
      <w:r w:rsidRPr="006A0293">
        <w:tab/>
        <w:t>REFSENS requirements</w:t>
      </w:r>
      <w:bookmarkEnd w:id="647"/>
    </w:p>
    <w:p w14:paraId="09AAE52D" w14:textId="77777777" w:rsidR="005D0299" w:rsidRPr="0073594C" w:rsidRDefault="005D0299" w:rsidP="005D0299">
      <w:r w:rsidRPr="0073594C">
        <w:t xml:space="preserve">MSD values </w:t>
      </w:r>
      <w:r>
        <w:t>are re-used from DC_3-28_n41 that has similar kind of IMD2 and IMD5 cases.</w:t>
      </w:r>
    </w:p>
    <w:p w14:paraId="7C26B806" w14:textId="162034B0" w:rsidR="005D0299" w:rsidRPr="0073594C" w:rsidRDefault="005D0299" w:rsidP="005D0299">
      <w:pPr>
        <w:jc w:val="center"/>
        <w:rPr>
          <w:rFonts w:ascii="Arial" w:hAnsi="Arial" w:cs="Arial"/>
          <w:b/>
          <w:bCs/>
          <w:lang w:val="en-US" w:eastAsia="zh-CN"/>
        </w:rPr>
      </w:pPr>
      <w:r w:rsidRPr="0073594C">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61</w:t>
      </w:r>
      <w:r w:rsidR="00EA2B37">
        <w:rPr>
          <w:rFonts w:ascii="Arial" w:hAnsi="Arial" w:cs="Arial" w:hint="eastAsia"/>
          <w:b/>
          <w:bCs/>
          <w:lang w:val="en-US" w:eastAsia="zh-CN"/>
        </w:rPr>
        <w:t>.2.</w:t>
      </w:r>
      <w:r w:rsidR="00EA2B37">
        <w:rPr>
          <w:rFonts w:ascii="Arial" w:hAnsi="Arial" w:cs="Arial"/>
          <w:b/>
          <w:bCs/>
          <w:lang w:val="en-US" w:eastAsia="zh-CN"/>
        </w:rPr>
        <w:t>2</w:t>
      </w:r>
      <w:r w:rsidRPr="0073594C">
        <w:rPr>
          <w:rFonts w:ascii="Arial" w:hAnsi="Arial" w:cs="Arial" w:hint="eastAsia"/>
          <w:b/>
          <w:bCs/>
          <w:lang w:val="en-US" w:eastAsia="zh-CN"/>
        </w:rPr>
        <w:t>-1</w:t>
      </w:r>
      <w:r w:rsidRPr="0073594C">
        <w:rPr>
          <w:rFonts w:ascii="Arial" w:hAnsi="Arial" w:cs="Arial"/>
          <w:b/>
          <w:bCs/>
          <w:lang w:val="en-US"/>
        </w:rPr>
        <w:t xml:space="preserve">: </w:t>
      </w:r>
      <w:r w:rsidRPr="0073594C">
        <w:rPr>
          <w:rFonts w:ascii="Arial" w:hAnsi="Arial" w:cs="Arial" w:hint="eastAsia"/>
          <w:b/>
          <w:bCs/>
          <w:lang w:val="en-US" w:eastAsia="zh-CN"/>
        </w:rPr>
        <w:t>MSD due to IMD issue</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5D0299" w:rsidRPr="0073594C" w14:paraId="2F6BCB0D" w14:textId="77777777" w:rsidTr="005A4037">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46EC5B9" w14:textId="77777777" w:rsidR="005D0299" w:rsidRPr="0073594C" w:rsidRDefault="005D0299" w:rsidP="005A4037">
            <w:pPr>
              <w:pStyle w:val="TAH"/>
              <w:rPr>
                <w:lang w:val="en-US"/>
              </w:rPr>
            </w:pPr>
            <w:r w:rsidRPr="0073594C">
              <w:t>Band / Channel bandwidth / N</w:t>
            </w:r>
            <w:r w:rsidRPr="0073594C">
              <w:rPr>
                <w:vertAlign w:val="subscript"/>
              </w:rPr>
              <w:t>RB</w:t>
            </w:r>
            <w:r w:rsidRPr="0073594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8A43AAC" w14:textId="77777777" w:rsidR="005D0299" w:rsidRPr="0073594C" w:rsidRDefault="005D0299" w:rsidP="005A4037">
            <w:pPr>
              <w:pStyle w:val="TAH"/>
            </w:pPr>
            <w:r w:rsidRPr="0073594C">
              <w:t>Source of IMD</w:t>
            </w:r>
          </w:p>
        </w:tc>
      </w:tr>
      <w:tr w:rsidR="005D0299" w:rsidRPr="0073594C" w14:paraId="4BD9441C" w14:textId="77777777" w:rsidTr="005A4037">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55598125" w14:textId="77777777" w:rsidR="005D0299" w:rsidRPr="0073594C" w:rsidRDefault="005D0299" w:rsidP="005A4037">
            <w:pPr>
              <w:pStyle w:val="TAH"/>
            </w:pPr>
            <w:r w:rsidRPr="0073594C">
              <w:rPr>
                <w:lang w:eastAsia="ja-JP"/>
              </w:rPr>
              <w:t>NR</w:t>
            </w:r>
            <w:r w:rsidRPr="0073594C">
              <w:t xml:space="preserve"> </w:t>
            </w:r>
            <w:r w:rsidRPr="0073594C">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65BC56F5" w14:textId="77777777" w:rsidR="005D0299" w:rsidRPr="0073594C" w:rsidRDefault="005D0299" w:rsidP="005A4037">
            <w:pPr>
              <w:pStyle w:val="TAH"/>
            </w:pPr>
            <w:r w:rsidRPr="0073594C">
              <w:rPr>
                <w:lang w:eastAsia="ja-JP"/>
              </w:rPr>
              <w:t>NR</w:t>
            </w:r>
            <w:r w:rsidRPr="0073594C">
              <w:t xml:space="preserve"> band</w:t>
            </w:r>
          </w:p>
        </w:tc>
        <w:tc>
          <w:tcPr>
            <w:tcW w:w="960" w:type="dxa"/>
            <w:tcBorders>
              <w:top w:val="single" w:sz="4" w:space="0" w:color="auto"/>
              <w:left w:val="single" w:sz="4" w:space="0" w:color="auto"/>
              <w:bottom w:val="single" w:sz="4" w:space="0" w:color="auto"/>
              <w:right w:val="single" w:sz="4" w:space="0" w:color="auto"/>
            </w:tcBorders>
          </w:tcPr>
          <w:p w14:paraId="0560F223" w14:textId="77777777" w:rsidR="005D0299" w:rsidRPr="0073594C" w:rsidRDefault="005D0299" w:rsidP="005A4037">
            <w:pPr>
              <w:pStyle w:val="TAH"/>
            </w:pPr>
            <w:r w:rsidRPr="0073594C">
              <w:t>UL F</w:t>
            </w:r>
            <w:r w:rsidRPr="0073594C">
              <w:rPr>
                <w:vertAlign w:val="subscript"/>
              </w:rPr>
              <w:t>c</w:t>
            </w:r>
            <w:r w:rsidRPr="0073594C">
              <w:t xml:space="preserve"> </w:t>
            </w:r>
            <w:r w:rsidRPr="0073594C">
              <w:br/>
              <w:t>(MHz)</w:t>
            </w:r>
          </w:p>
        </w:tc>
        <w:tc>
          <w:tcPr>
            <w:tcW w:w="964" w:type="dxa"/>
            <w:tcBorders>
              <w:top w:val="single" w:sz="4" w:space="0" w:color="auto"/>
              <w:left w:val="single" w:sz="4" w:space="0" w:color="auto"/>
              <w:bottom w:val="single" w:sz="4" w:space="0" w:color="auto"/>
              <w:right w:val="single" w:sz="4" w:space="0" w:color="auto"/>
            </w:tcBorders>
          </w:tcPr>
          <w:p w14:paraId="7335E93A" w14:textId="77777777" w:rsidR="005D0299" w:rsidRPr="0073594C" w:rsidRDefault="005D0299" w:rsidP="005A4037">
            <w:pPr>
              <w:pStyle w:val="TAH"/>
            </w:pPr>
            <w:r w:rsidRPr="0073594C">
              <w:t xml:space="preserve">UL/DL BW </w:t>
            </w:r>
            <w:r w:rsidRPr="0073594C">
              <w:br/>
              <w:t>(MHz)</w:t>
            </w:r>
          </w:p>
        </w:tc>
        <w:tc>
          <w:tcPr>
            <w:tcW w:w="960" w:type="dxa"/>
            <w:tcBorders>
              <w:top w:val="single" w:sz="4" w:space="0" w:color="auto"/>
              <w:left w:val="single" w:sz="4" w:space="0" w:color="auto"/>
              <w:bottom w:val="single" w:sz="4" w:space="0" w:color="auto"/>
              <w:right w:val="single" w:sz="4" w:space="0" w:color="auto"/>
            </w:tcBorders>
          </w:tcPr>
          <w:p w14:paraId="76413EF8" w14:textId="77777777" w:rsidR="005D0299" w:rsidRPr="0073594C" w:rsidRDefault="005D0299" w:rsidP="005A4037">
            <w:pPr>
              <w:pStyle w:val="TAH"/>
            </w:pPr>
            <w:r w:rsidRPr="0073594C">
              <w:t xml:space="preserve">UL </w:t>
            </w:r>
            <w:r w:rsidRPr="0073594C">
              <w:br/>
              <w:t>C</w:t>
            </w:r>
            <w:r w:rsidRPr="0073594C">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40199552" w14:textId="77777777" w:rsidR="005D0299" w:rsidRPr="0073594C" w:rsidRDefault="005D0299" w:rsidP="005A4037">
            <w:pPr>
              <w:pStyle w:val="TAH"/>
            </w:pPr>
            <w:r w:rsidRPr="0073594C">
              <w:t>DL F</w:t>
            </w:r>
            <w:r w:rsidRPr="0073594C">
              <w:rPr>
                <w:vertAlign w:val="subscript"/>
              </w:rPr>
              <w:t>c</w:t>
            </w:r>
            <w:r w:rsidRPr="0073594C">
              <w:t xml:space="preserve"> (MHz)</w:t>
            </w:r>
          </w:p>
        </w:tc>
        <w:tc>
          <w:tcPr>
            <w:tcW w:w="977" w:type="dxa"/>
            <w:tcBorders>
              <w:top w:val="single" w:sz="4" w:space="0" w:color="auto"/>
              <w:left w:val="single" w:sz="4" w:space="0" w:color="auto"/>
              <w:bottom w:val="single" w:sz="4" w:space="0" w:color="auto"/>
              <w:right w:val="single" w:sz="4" w:space="0" w:color="auto"/>
            </w:tcBorders>
          </w:tcPr>
          <w:p w14:paraId="308253EA" w14:textId="77777777" w:rsidR="005D0299" w:rsidRPr="0073594C" w:rsidRDefault="005D0299" w:rsidP="005A4037">
            <w:pPr>
              <w:pStyle w:val="TAH"/>
            </w:pPr>
            <w:r w:rsidRPr="0073594C">
              <w:t xml:space="preserve">MSD </w:t>
            </w:r>
            <w:r w:rsidRPr="0073594C">
              <w:br/>
              <w:t>(dB)</w:t>
            </w:r>
          </w:p>
        </w:tc>
        <w:tc>
          <w:tcPr>
            <w:tcW w:w="828" w:type="dxa"/>
            <w:tcBorders>
              <w:top w:val="single" w:sz="4" w:space="0" w:color="auto"/>
              <w:left w:val="single" w:sz="4" w:space="0" w:color="auto"/>
              <w:bottom w:val="single" w:sz="4" w:space="0" w:color="auto"/>
              <w:right w:val="single" w:sz="4" w:space="0" w:color="auto"/>
            </w:tcBorders>
          </w:tcPr>
          <w:p w14:paraId="12DA0BC8" w14:textId="77777777" w:rsidR="005D0299" w:rsidRPr="0073594C" w:rsidRDefault="005D0299" w:rsidP="005A4037">
            <w:pPr>
              <w:pStyle w:val="TAH"/>
            </w:pPr>
            <w:r w:rsidRPr="0073594C">
              <w:t>Duplex mode</w:t>
            </w:r>
          </w:p>
        </w:tc>
        <w:tc>
          <w:tcPr>
            <w:tcW w:w="1057" w:type="dxa"/>
            <w:tcBorders>
              <w:top w:val="nil"/>
              <w:left w:val="single" w:sz="4" w:space="0" w:color="auto"/>
              <w:bottom w:val="single" w:sz="4" w:space="0" w:color="auto"/>
              <w:right w:val="single" w:sz="4" w:space="0" w:color="auto"/>
            </w:tcBorders>
            <w:shd w:val="clear" w:color="auto" w:fill="auto"/>
          </w:tcPr>
          <w:p w14:paraId="5202ADFA" w14:textId="77777777" w:rsidR="005D0299" w:rsidRPr="0073594C" w:rsidRDefault="005D0299" w:rsidP="005A4037">
            <w:pPr>
              <w:pStyle w:val="TAH"/>
            </w:pPr>
          </w:p>
        </w:tc>
      </w:tr>
      <w:tr w:rsidR="005D0299" w:rsidRPr="0073594C" w14:paraId="3B0A3E90" w14:textId="77777777" w:rsidTr="005A403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916BC6A" w14:textId="77777777" w:rsidR="005D0299" w:rsidRPr="0073594C" w:rsidRDefault="005D0299" w:rsidP="005A4037">
            <w:pPr>
              <w:pStyle w:val="TAC"/>
              <w:rPr>
                <w:lang w:val="en-US" w:eastAsia="zh-CN"/>
              </w:rPr>
            </w:pPr>
            <w:r w:rsidRPr="0073594C">
              <w:rPr>
                <w:rFonts w:eastAsia="宋体"/>
                <w:color w:val="000000"/>
                <w:lang w:eastAsia="zh-CN"/>
              </w:rPr>
              <w:t>CA_n</w:t>
            </w:r>
            <w:r>
              <w:rPr>
                <w:rFonts w:eastAsia="宋体"/>
                <w:color w:val="000000"/>
                <w:lang w:eastAsia="zh-CN"/>
              </w:rPr>
              <w:t>3</w:t>
            </w:r>
            <w:r w:rsidRPr="0073594C">
              <w:rPr>
                <w:rFonts w:eastAsia="宋体"/>
                <w:color w:val="000000"/>
                <w:lang w:eastAsia="zh-CN"/>
              </w:rPr>
              <w:t>-n</w:t>
            </w:r>
            <w:r>
              <w:rPr>
                <w:rFonts w:eastAsia="宋体"/>
                <w:color w:val="000000"/>
                <w:lang w:eastAsia="zh-CN"/>
              </w:rPr>
              <w:t>40</w:t>
            </w:r>
            <w:r w:rsidRPr="0073594C">
              <w:rPr>
                <w:rFonts w:eastAsia="宋体"/>
                <w:color w:val="000000"/>
                <w:lang w:eastAsia="zh-CN"/>
              </w:rPr>
              <w:t>-n</w:t>
            </w:r>
            <w:r>
              <w:rPr>
                <w:rFonts w:eastAsia="宋体"/>
                <w:color w:val="000000"/>
                <w:lang w:eastAsia="zh-CN"/>
              </w:rPr>
              <w:t>105</w:t>
            </w:r>
          </w:p>
        </w:tc>
        <w:tc>
          <w:tcPr>
            <w:tcW w:w="1146" w:type="dxa"/>
            <w:tcBorders>
              <w:top w:val="single" w:sz="4" w:space="0" w:color="auto"/>
              <w:left w:val="single" w:sz="4" w:space="0" w:color="auto"/>
              <w:right w:val="single" w:sz="4" w:space="0" w:color="auto"/>
            </w:tcBorders>
            <w:vAlign w:val="center"/>
          </w:tcPr>
          <w:p w14:paraId="28470AF9" w14:textId="77777777" w:rsidR="005D0299" w:rsidRPr="0073594C" w:rsidRDefault="005D0299" w:rsidP="005A4037">
            <w:pPr>
              <w:pStyle w:val="TAC"/>
              <w:rPr>
                <w:lang w:val="en-US" w:eastAsia="zh-CN"/>
              </w:rPr>
            </w:pPr>
            <w:r>
              <w:rPr>
                <w:rFonts w:cs="Arial"/>
                <w:color w:val="000000"/>
                <w:szCs w:val="18"/>
              </w:rPr>
              <w:t>n3</w:t>
            </w:r>
          </w:p>
        </w:tc>
        <w:tc>
          <w:tcPr>
            <w:tcW w:w="960" w:type="dxa"/>
            <w:tcBorders>
              <w:top w:val="single" w:sz="4" w:space="0" w:color="auto"/>
              <w:left w:val="single" w:sz="4" w:space="0" w:color="auto"/>
              <w:right w:val="single" w:sz="4" w:space="0" w:color="auto"/>
            </w:tcBorders>
            <w:vAlign w:val="center"/>
          </w:tcPr>
          <w:p w14:paraId="487CAB7A" w14:textId="77777777" w:rsidR="005D0299" w:rsidRPr="0073594C" w:rsidRDefault="005D0299" w:rsidP="005A4037">
            <w:pPr>
              <w:pStyle w:val="TAC"/>
              <w:rPr>
                <w:lang w:val="en-US" w:eastAsia="zh-CN"/>
              </w:rPr>
            </w:pPr>
            <w:r>
              <w:rPr>
                <w:rFonts w:cs="Arial"/>
                <w:color w:val="000000"/>
                <w:szCs w:val="18"/>
              </w:rPr>
              <w:t>1745</w:t>
            </w:r>
          </w:p>
        </w:tc>
        <w:tc>
          <w:tcPr>
            <w:tcW w:w="964" w:type="dxa"/>
            <w:tcBorders>
              <w:top w:val="single" w:sz="4" w:space="0" w:color="auto"/>
              <w:left w:val="single" w:sz="4" w:space="0" w:color="auto"/>
              <w:right w:val="single" w:sz="4" w:space="0" w:color="auto"/>
            </w:tcBorders>
          </w:tcPr>
          <w:p w14:paraId="71CB49EC" w14:textId="77777777" w:rsidR="005D0299" w:rsidRPr="0073594C" w:rsidRDefault="005D0299" w:rsidP="005A4037">
            <w:pPr>
              <w:pStyle w:val="TAC"/>
              <w:rPr>
                <w:lang w:val="en-US" w:eastAsia="zh-CN"/>
              </w:rPr>
            </w:pPr>
            <w:r>
              <w:rPr>
                <w:lang w:val="en-US" w:eastAsia="zh-CN"/>
              </w:rPr>
              <w:t>5</w:t>
            </w:r>
          </w:p>
        </w:tc>
        <w:tc>
          <w:tcPr>
            <w:tcW w:w="960" w:type="dxa"/>
            <w:tcBorders>
              <w:top w:val="single" w:sz="4" w:space="0" w:color="auto"/>
              <w:left w:val="single" w:sz="4" w:space="0" w:color="auto"/>
              <w:right w:val="single" w:sz="4" w:space="0" w:color="auto"/>
            </w:tcBorders>
          </w:tcPr>
          <w:p w14:paraId="1EDFE470" w14:textId="77777777" w:rsidR="005D0299" w:rsidRPr="0073594C" w:rsidRDefault="005D0299" w:rsidP="005A4037">
            <w:pPr>
              <w:pStyle w:val="TAC"/>
              <w:rPr>
                <w:lang w:val="en-US" w:eastAsia="zh-CN"/>
              </w:rPr>
            </w:pPr>
            <w:r>
              <w:rPr>
                <w:lang w:val="en-US" w:eastAsia="zh-CN"/>
              </w:rPr>
              <w:t>25</w:t>
            </w:r>
          </w:p>
        </w:tc>
        <w:tc>
          <w:tcPr>
            <w:tcW w:w="960" w:type="dxa"/>
            <w:tcBorders>
              <w:top w:val="single" w:sz="4" w:space="0" w:color="auto"/>
              <w:left w:val="single" w:sz="4" w:space="0" w:color="auto"/>
              <w:right w:val="single" w:sz="4" w:space="0" w:color="auto"/>
            </w:tcBorders>
            <w:vAlign w:val="center"/>
          </w:tcPr>
          <w:p w14:paraId="0E4B605A" w14:textId="77777777" w:rsidR="005D0299" w:rsidRPr="0073594C" w:rsidRDefault="005D0299" w:rsidP="005A4037">
            <w:pPr>
              <w:pStyle w:val="TAC"/>
              <w:rPr>
                <w:lang w:val="en-US" w:eastAsia="zh-CN"/>
              </w:rPr>
            </w:pPr>
            <w:r>
              <w:rPr>
                <w:rFonts w:cs="Arial"/>
                <w:color w:val="000000"/>
                <w:szCs w:val="18"/>
              </w:rPr>
              <w:t>1840</w:t>
            </w:r>
          </w:p>
        </w:tc>
        <w:tc>
          <w:tcPr>
            <w:tcW w:w="977" w:type="dxa"/>
            <w:tcBorders>
              <w:top w:val="single" w:sz="4" w:space="0" w:color="auto"/>
              <w:left w:val="single" w:sz="4" w:space="0" w:color="auto"/>
              <w:bottom w:val="single" w:sz="4" w:space="0" w:color="auto"/>
              <w:right w:val="single" w:sz="4" w:space="0" w:color="auto"/>
            </w:tcBorders>
          </w:tcPr>
          <w:p w14:paraId="7CBC10FE" w14:textId="77777777" w:rsidR="005D0299" w:rsidRPr="0073594C" w:rsidRDefault="005D0299" w:rsidP="005A4037">
            <w:pPr>
              <w:pStyle w:val="TAC"/>
              <w:rPr>
                <w:lang w:val="en-US" w:eastAsia="zh-CN"/>
              </w:rPr>
            </w:pPr>
            <w:r>
              <w:rPr>
                <w:lang w:val="en-US" w:eastAsia="zh-CN"/>
              </w:rPr>
              <w:t>N/A</w:t>
            </w:r>
          </w:p>
        </w:tc>
        <w:tc>
          <w:tcPr>
            <w:tcW w:w="828" w:type="dxa"/>
            <w:tcBorders>
              <w:top w:val="single" w:sz="4" w:space="0" w:color="auto"/>
              <w:left w:val="single" w:sz="4" w:space="0" w:color="auto"/>
              <w:right w:val="single" w:sz="4" w:space="0" w:color="auto"/>
            </w:tcBorders>
            <w:vAlign w:val="center"/>
          </w:tcPr>
          <w:p w14:paraId="55E4D83C" w14:textId="77777777" w:rsidR="005D0299" w:rsidRPr="0073594C" w:rsidRDefault="005D0299" w:rsidP="005A4037">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4748484B" w14:textId="77777777" w:rsidR="005D0299" w:rsidRPr="0073594C" w:rsidRDefault="005D0299" w:rsidP="005A4037">
            <w:pPr>
              <w:pStyle w:val="TAC"/>
              <w:rPr>
                <w:lang w:val="en-US" w:eastAsia="zh-CN"/>
              </w:rPr>
            </w:pPr>
            <w:r>
              <w:rPr>
                <w:lang w:val="en-US" w:eastAsia="zh-CN"/>
              </w:rPr>
              <w:t>N/A</w:t>
            </w:r>
          </w:p>
        </w:tc>
      </w:tr>
      <w:tr w:rsidR="005D0299" w:rsidRPr="0073594C" w14:paraId="6A619DD1" w14:textId="77777777" w:rsidTr="005A403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30EE193" w14:textId="77777777" w:rsidR="005D0299" w:rsidRPr="0073594C" w:rsidRDefault="005D0299" w:rsidP="005A4037">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CF06DEA" w14:textId="77777777" w:rsidR="005D0299" w:rsidRPr="0073594C" w:rsidRDefault="005D0299" w:rsidP="005A4037">
            <w:pPr>
              <w:pStyle w:val="TAC"/>
              <w:rPr>
                <w:lang w:val="en-US" w:eastAsia="zh-CN"/>
              </w:rPr>
            </w:pPr>
            <w:r>
              <w:rPr>
                <w:rFonts w:cs="Arial"/>
                <w:color w:val="000000"/>
                <w:szCs w:val="18"/>
              </w:rPr>
              <w:t>n40</w:t>
            </w:r>
          </w:p>
        </w:tc>
        <w:tc>
          <w:tcPr>
            <w:tcW w:w="960" w:type="dxa"/>
            <w:tcBorders>
              <w:top w:val="single" w:sz="4" w:space="0" w:color="auto"/>
              <w:left w:val="single" w:sz="4" w:space="0" w:color="auto"/>
              <w:right w:val="single" w:sz="4" w:space="0" w:color="auto"/>
            </w:tcBorders>
            <w:vAlign w:val="center"/>
          </w:tcPr>
          <w:p w14:paraId="6EB5759C" w14:textId="77777777" w:rsidR="005D0299" w:rsidRPr="0073594C" w:rsidRDefault="005D0299" w:rsidP="005A4037">
            <w:pPr>
              <w:pStyle w:val="TAC"/>
              <w:rPr>
                <w:lang w:val="en-US" w:eastAsia="zh-CN"/>
              </w:rPr>
            </w:pPr>
            <w:r>
              <w:rPr>
                <w:rFonts w:cs="Arial"/>
                <w:color w:val="000000"/>
                <w:szCs w:val="18"/>
              </w:rPr>
              <w:t>2380</w:t>
            </w:r>
          </w:p>
        </w:tc>
        <w:tc>
          <w:tcPr>
            <w:tcW w:w="964" w:type="dxa"/>
            <w:tcBorders>
              <w:top w:val="single" w:sz="4" w:space="0" w:color="auto"/>
              <w:left w:val="single" w:sz="4" w:space="0" w:color="auto"/>
              <w:right w:val="single" w:sz="4" w:space="0" w:color="auto"/>
            </w:tcBorders>
          </w:tcPr>
          <w:p w14:paraId="426DC613" w14:textId="77777777" w:rsidR="005D0299" w:rsidRPr="0073594C" w:rsidRDefault="005D0299" w:rsidP="005A4037">
            <w:pPr>
              <w:pStyle w:val="TAC"/>
              <w:rPr>
                <w:lang w:val="en-US" w:eastAsia="zh-CN"/>
              </w:rPr>
            </w:pPr>
            <w:r>
              <w:rPr>
                <w:lang w:val="en-US" w:eastAsia="zh-CN"/>
              </w:rPr>
              <w:t>10</w:t>
            </w:r>
          </w:p>
        </w:tc>
        <w:tc>
          <w:tcPr>
            <w:tcW w:w="960" w:type="dxa"/>
            <w:tcBorders>
              <w:top w:val="single" w:sz="4" w:space="0" w:color="auto"/>
              <w:left w:val="single" w:sz="4" w:space="0" w:color="auto"/>
              <w:right w:val="single" w:sz="4" w:space="0" w:color="auto"/>
            </w:tcBorders>
          </w:tcPr>
          <w:p w14:paraId="0854B008" w14:textId="77777777" w:rsidR="005D0299" w:rsidRPr="0073594C" w:rsidRDefault="005D0299" w:rsidP="005A4037">
            <w:pPr>
              <w:pStyle w:val="TAC"/>
              <w:rPr>
                <w:lang w:val="en-US" w:eastAsia="zh-CN"/>
              </w:rPr>
            </w:pPr>
            <w:r>
              <w:rPr>
                <w:lang w:val="en-US" w:eastAsia="zh-CN"/>
              </w:rPr>
              <w:t>50</w:t>
            </w:r>
          </w:p>
        </w:tc>
        <w:tc>
          <w:tcPr>
            <w:tcW w:w="960" w:type="dxa"/>
            <w:tcBorders>
              <w:top w:val="single" w:sz="4" w:space="0" w:color="auto"/>
              <w:left w:val="single" w:sz="4" w:space="0" w:color="auto"/>
              <w:right w:val="single" w:sz="4" w:space="0" w:color="auto"/>
            </w:tcBorders>
            <w:vAlign w:val="center"/>
          </w:tcPr>
          <w:p w14:paraId="33F1D050" w14:textId="77777777" w:rsidR="005D0299" w:rsidRPr="0073594C" w:rsidRDefault="005D0299" w:rsidP="005A4037">
            <w:pPr>
              <w:pStyle w:val="TAC"/>
              <w:rPr>
                <w:lang w:val="en-US" w:eastAsia="zh-CN"/>
              </w:rPr>
            </w:pPr>
            <w:r>
              <w:rPr>
                <w:rFonts w:cs="Arial"/>
                <w:color w:val="000000"/>
                <w:szCs w:val="18"/>
              </w:rPr>
              <w:t>2380</w:t>
            </w:r>
          </w:p>
        </w:tc>
        <w:tc>
          <w:tcPr>
            <w:tcW w:w="977" w:type="dxa"/>
            <w:tcBorders>
              <w:top w:val="single" w:sz="4" w:space="0" w:color="auto"/>
              <w:left w:val="single" w:sz="4" w:space="0" w:color="auto"/>
              <w:bottom w:val="single" w:sz="4" w:space="0" w:color="auto"/>
              <w:right w:val="single" w:sz="4" w:space="0" w:color="auto"/>
            </w:tcBorders>
          </w:tcPr>
          <w:p w14:paraId="5ED169BF" w14:textId="77777777" w:rsidR="005D0299" w:rsidRPr="0073594C" w:rsidRDefault="005D0299" w:rsidP="005A4037">
            <w:pPr>
              <w:pStyle w:val="TAC"/>
              <w:rPr>
                <w:lang w:val="en-US" w:eastAsia="zh-CN"/>
              </w:rPr>
            </w:pPr>
            <w:r>
              <w:rPr>
                <w:lang w:val="en-US" w:eastAsia="zh-CN"/>
              </w:rPr>
              <w:t>N/A</w:t>
            </w:r>
          </w:p>
        </w:tc>
        <w:tc>
          <w:tcPr>
            <w:tcW w:w="828" w:type="dxa"/>
            <w:tcBorders>
              <w:top w:val="single" w:sz="4" w:space="0" w:color="auto"/>
              <w:left w:val="single" w:sz="4" w:space="0" w:color="auto"/>
              <w:right w:val="single" w:sz="4" w:space="0" w:color="auto"/>
            </w:tcBorders>
            <w:vAlign w:val="center"/>
          </w:tcPr>
          <w:p w14:paraId="22D2B8AD" w14:textId="77777777" w:rsidR="005D0299" w:rsidRPr="0073594C" w:rsidRDefault="005D0299" w:rsidP="005A4037">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09039B18" w14:textId="77777777" w:rsidR="005D0299" w:rsidRPr="0073594C" w:rsidRDefault="005D0299" w:rsidP="005A4037">
            <w:pPr>
              <w:pStyle w:val="TAC"/>
              <w:rPr>
                <w:lang w:val="en-US" w:eastAsia="zh-CN"/>
              </w:rPr>
            </w:pPr>
            <w:r>
              <w:rPr>
                <w:lang w:val="en-US" w:eastAsia="zh-CN"/>
              </w:rPr>
              <w:t>N/A</w:t>
            </w:r>
          </w:p>
        </w:tc>
      </w:tr>
      <w:tr w:rsidR="005D0299" w:rsidRPr="0073594C" w14:paraId="64B1938F" w14:textId="77777777" w:rsidTr="005A403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DF03A4F" w14:textId="77777777" w:rsidR="005D0299" w:rsidRPr="0073594C" w:rsidRDefault="005D0299" w:rsidP="005A403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F9CB4E" w14:textId="77777777" w:rsidR="005D0299" w:rsidRPr="0073594C" w:rsidRDefault="005D0299" w:rsidP="005A4037">
            <w:pPr>
              <w:pStyle w:val="TAC"/>
              <w:rPr>
                <w:lang w:val="en-US" w:eastAsia="zh-CN"/>
              </w:rPr>
            </w:pPr>
            <w:r>
              <w:rPr>
                <w:rFonts w:cs="Arial"/>
                <w:color w:val="000000"/>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60F94AAC" w14:textId="77777777" w:rsidR="005D0299" w:rsidRPr="0073594C" w:rsidRDefault="005D0299" w:rsidP="005A4037">
            <w:pPr>
              <w:pStyle w:val="TAC"/>
              <w:rPr>
                <w:lang w:val="en-US" w:eastAsia="zh-CN"/>
              </w:rPr>
            </w:pPr>
            <w:r>
              <w:rPr>
                <w:rFonts w:cs="Arial"/>
                <w:color w:val="000000"/>
                <w:szCs w:val="18"/>
              </w:rPr>
              <w:t>686</w:t>
            </w:r>
          </w:p>
        </w:tc>
        <w:tc>
          <w:tcPr>
            <w:tcW w:w="964" w:type="dxa"/>
            <w:tcBorders>
              <w:top w:val="single" w:sz="4" w:space="0" w:color="auto"/>
              <w:left w:val="single" w:sz="4" w:space="0" w:color="auto"/>
              <w:bottom w:val="single" w:sz="4" w:space="0" w:color="auto"/>
              <w:right w:val="single" w:sz="4" w:space="0" w:color="auto"/>
            </w:tcBorders>
          </w:tcPr>
          <w:p w14:paraId="56B2926F" w14:textId="77777777" w:rsidR="005D0299" w:rsidRPr="0073594C" w:rsidRDefault="005D0299" w:rsidP="005A4037">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BA88006" w14:textId="77777777" w:rsidR="005D0299" w:rsidRPr="0073594C" w:rsidRDefault="005D0299" w:rsidP="005A4037">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A441589" w14:textId="77777777" w:rsidR="005D0299" w:rsidRPr="0073594C" w:rsidRDefault="005D0299" w:rsidP="005A4037">
            <w:pPr>
              <w:pStyle w:val="TAC"/>
              <w:rPr>
                <w:lang w:val="en-US" w:eastAsia="zh-CN"/>
              </w:rPr>
            </w:pPr>
            <w:r>
              <w:rPr>
                <w:rFonts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10FAFAD2" w14:textId="77777777" w:rsidR="005D0299" w:rsidRPr="0073594C" w:rsidRDefault="005D0299" w:rsidP="005A4037">
            <w:pPr>
              <w:pStyle w:val="TAC"/>
              <w:rPr>
                <w:lang w:val="en-US" w:eastAsia="zh-CN"/>
              </w:rPr>
            </w:pPr>
            <w:r w:rsidRPr="00EF5447">
              <w:rPr>
                <w:rFonts w:cs="Arial"/>
              </w:rPr>
              <w:t>26.0</w:t>
            </w:r>
          </w:p>
        </w:tc>
        <w:tc>
          <w:tcPr>
            <w:tcW w:w="828" w:type="dxa"/>
            <w:tcBorders>
              <w:top w:val="single" w:sz="4" w:space="0" w:color="auto"/>
              <w:left w:val="single" w:sz="4" w:space="0" w:color="auto"/>
              <w:bottom w:val="single" w:sz="4" w:space="0" w:color="auto"/>
              <w:right w:val="single" w:sz="4" w:space="0" w:color="auto"/>
            </w:tcBorders>
            <w:vAlign w:val="center"/>
          </w:tcPr>
          <w:p w14:paraId="0774F9CC" w14:textId="77777777" w:rsidR="005D0299" w:rsidRPr="0073594C" w:rsidRDefault="005D0299" w:rsidP="005A403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D9FC0BB" w14:textId="77777777" w:rsidR="005D0299" w:rsidRPr="0073594C" w:rsidRDefault="005D0299" w:rsidP="005A4037">
            <w:pPr>
              <w:pStyle w:val="TAC"/>
              <w:rPr>
                <w:lang w:val="en-US" w:eastAsia="zh-CN"/>
              </w:rPr>
            </w:pPr>
            <w:r>
              <w:rPr>
                <w:lang w:val="en-US" w:eastAsia="zh-CN"/>
              </w:rPr>
              <w:t>IMD2</w:t>
            </w:r>
            <w:r>
              <w:rPr>
                <w:vertAlign w:val="superscript"/>
                <w:lang w:val="en-US" w:eastAsia="zh-CN"/>
              </w:rPr>
              <w:t>4</w:t>
            </w:r>
          </w:p>
        </w:tc>
      </w:tr>
      <w:tr w:rsidR="005D0299" w:rsidRPr="0073594C" w14:paraId="3CA5F06A" w14:textId="77777777" w:rsidTr="005A403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B76B5AF" w14:textId="77777777" w:rsidR="005D0299" w:rsidRPr="0073594C" w:rsidRDefault="005D0299" w:rsidP="005A403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24C128" w14:textId="77777777" w:rsidR="005D0299" w:rsidRDefault="005D0299" w:rsidP="005A4037">
            <w:pPr>
              <w:pStyle w:val="TAC"/>
              <w:rPr>
                <w:rFonts w:cs="Arial"/>
                <w:color w:val="000000"/>
                <w:szCs w:val="18"/>
              </w:rPr>
            </w:pPr>
            <w:r>
              <w:rPr>
                <w:rFonts w:cs="Arial"/>
                <w:color w:val="000000"/>
                <w:szCs w:val="18"/>
              </w:rPr>
              <w:t>n3</w:t>
            </w:r>
          </w:p>
        </w:tc>
        <w:tc>
          <w:tcPr>
            <w:tcW w:w="960" w:type="dxa"/>
            <w:tcBorders>
              <w:top w:val="single" w:sz="4" w:space="0" w:color="auto"/>
              <w:left w:val="single" w:sz="4" w:space="0" w:color="auto"/>
              <w:bottom w:val="single" w:sz="4" w:space="0" w:color="auto"/>
              <w:right w:val="single" w:sz="4" w:space="0" w:color="auto"/>
            </w:tcBorders>
            <w:vAlign w:val="center"/>
          </w:tcPr>
          <w:p w14:paraId="7112F96A" w14:textId="77777777" w:rsidR="005D0299" w:rsidRDefault="005D0299" w:rsidP="005A4037">
            <w:pPr>
              <w:pStyle w:val="TAC"/>
              <w:rPr>
                <w:rFonts w:cs="Arial"/>
                <w:color w:val="000000"/>
                <w:szCs w:val="18"/>
              </w:rPr>
            </w:pPr>
            <w:r>
              <w:rPr>
                <w:rFonts w:cs="Arial"/>
                <w:color w:val="000000"/>
                <w:szCs w:val="18"/>
              </w:rPr>
              <w:t>1720</w:t>
            </w:r>
          </w:p>
        </w:tc>
        <w:tc>
          <w:tcPr>
            <w:tcW w:w="964" w:type="dxa"/>
            <w:tcBorders>
              <w:top w:val="single" w:sz="4" w:space="0" w:color="auto"/>
              <w:left w:val="single" w:sz="4" w:space="0" w:color="auto"/>
              <w:bottom w:val="single" w:sz="4" w:space="0" w:color="auto"/>
              <w:right w:val="single" w:sz="4" w:space="0" w:color="auto"/>
            </w:tcBorders>
          </w:tcPr>
          <w:p w14:paraId="7FF74832" w14:textId="77777777" w:rsidR="005D0299" w:rsidRDefault="005D0299" w:rsidP="005A4037">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C99AD8F" w14:textId="77777777" w:rsidR="005D0299" w:rsidRDefault="005D0299" w:rsidP="005A4037">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EA4297B" w14:textId="77777777" w:rsidR="005D0299" w:rsidRDefault="005D0299" w:rsidP="005A4037">
            <w:pPr>
              <w:pStyle w:val="TAC"/>
              <w:rPr>
                <w:rFonts w:cs="Arial"/>
                <w:color w:val="000000"/>
                <w:szCs w:val="18"/>
              </w:rPr>
            </w:pPr>
            <w:r>
              <w:rPr>
                <w:rFonts w:cs="Arial"/>
                <w:color w:val="000000"/>
                <w:szCs w:val="18"/>
              </w:rPr>
              <w:t>1815</w:t>
            </w:r>
          </w:p>
        </w:tc>
        <w:tc>
          <w:tcPr>
            <w:tcW w:w="977" w:type="dxa"/>
            <w:tcBorders>
              <w:top w:val="single" w:sz="4" w:space="0" w:color="auto"/>
              <w:left w:val="single" w:sz="4" w:space="0" w:color="auto"/>
              <w:bottom w:val="single" w:sz="4" w:space="0" w:color="auto"/>
              <w:right w:val="single" w:sz="4" w:space="0" w:color="auto"/>
            </w:tcBorders>
          </w:tcPr>
          <w:p w14:paraId="3AD8280E" w14:textId="77777777" w:rsidR="005D0299" w:rsidRDefault="005D0299" w:rsidP="005A4037">
            <w:pPr>
              <w:pStyle w:val="TAC"/>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18568CC" w14:textId="77777777" w:rsidR="005D0299" w:rsidRDefault="005D0299" w:rsidP="005A403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6120711" w14:textId="77777777" w:rsidR="005D0299" w:rsidRDefault="005D0299" w:rsidP="005A4037">
            <w:pPr>
              <w:pStyle w:val="TAC"/>
              <w:rPr>
                <w:lang w:val="en-US" w:eastAsia="zh-CN"/>
              </w:rPr>
            </w:pPr>
            <w:r>
              <w:rPr>
                <w:lang w:val="en-US" w:eastAsia="zh-CN"/>
              </w:rPr>
              <w:t>N/A</w:t>
            </w:r>
          </w:p>
        </w:tc>
      </w:tr>
      <w:tr w:rsidR="005D0299" w:rsidRPr="0073594C" w14:paraId="6ED1E385" w14:textId="77777777" w:rsidTr="005A403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504F929" w14:textId="77777777" w:rsidR="005D0299" w:rsidRPr="0073594C" w:rsidRDefault="005D0299" w:rsidP="005A403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D76DE3" w14:textId="77777777" w:rsidR="005D0299" w:rsidRDefault="005D0299" w:rsidP="005A4037">
            <w:pPr>
              <w:pStyle w:val="TAC"/>
              <w:rPr>
                <w:rFonts w:cs="Arial"/>
                <w:color w:val="000000"/>
                <w:szCs w:val="18"/>
              </w:rPr>
            </w:pPr>
            <w:r>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vAlign w:val="center"/>
          </w:tcPr>
          <w:p w14:paraId="659F8F0E" w14:textId="77777777" w:rsidR="005D0299" w:rsidRDefault="005D0299" w:rsidP="005A4037">
            <w:pPr>
              <w:pStyle w:val="TAC"/>
              <w:rPr>
                <w:rFonts w:cs="Arial"/>
                <w:color w:val="000000"/>
                <w:szCs w:val="18"/>
              </w:rPr>
            </w:pPr>
            <w:r>
              <w:rPr>
                <w:rFonts w:cs="Arial"/>
                <w:color w:val="000000"/>
                <w:szCs w:val="18"/>
              </w:rPr>
              <w:t>2388</w:t>
            </w:r>
          </w:p>
        </w:tc>
        <w:tc>
          <w:tcPr>
            <w:tcW w:w="964" w:type="dxa"/>
            <w:tcBorders>
              <w:top w:val="single" w:sz="4" w:space="0" w:color="auto"/>
              <w:left w:val="single" w:sz="4" w:space="0" w:color="auto"/>
              <w:bottom w:val="single" w:sz="4" w:space="0" w:color="auto"/>
              <w:right w:val="single" w:sz="4" w:space="0" w:color="auto"/>
            </w:tcBorders>
          </w:tcPr>
          <w:p w14:paraId="353FF403" w14:textId="77777777" w:rsidR="005D0299" w:rsidRDefault="005D0299" w:rsidP="005A4037">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180EE74" w14:textId="77777777" w:rsidR="005D0299" w:rsidRDefault="005D0299" w:rsidP="005A4037">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A48D066" w14:textId="77777777" w:rsidR="005D0299" w:rsidRDefault="005D0299" w:rsidP="005A4037">
            <w:pPr>
              <w:pStyle w:val="TAC"/>
              <w:rPr>
                <w:rFonts w:cs="Arial"/>
                <w:color w:val="000000"/>
                <w:szCs w:val="18"/>
              </w:rPr>
            </w:pPr>
            <w:r>
              <w:rPr>
                <w:rFonts w:cs="Arial"/>
                <w:color w:val="000000"/>
                <w:szCs w:val="18"/>
              </w:rPr>
              <w:t>2388</w:t>
            </w:r>
          </w:p>
        </w:tc>
        <w:tc>
          <w:tcPr>
            <w:tcW w:w="977" w:type="dxa"/>
            <w:tcBorders>
              <w:top w:val="single" w:sz="4" w:space="0" w:color="auto"/>
              <w:left w:val="single" w:sz="4" w:space="0" w:color="auto"/>
              <w:bottom w:val="single" w:sz="4" w:space="0" w:color="auto"/>
              <w:right w:val="single" w:sz="4" w:space="0" w:color="auto"/>
            </w:tcBorders>
          </w:tcPr>
          <w:p w14:paraId="566FC76C" w14:textId="77777777" w:rsidR="005D0299" w:rsidRDefault="005D0299" w:rsidP="005A4037">
            <w:pPr>
              <w:pStyle w:val="TAC"/>
              <w:rPr>
                <w:lang w:val="en-US" w:eastAsia="zh-CN"/>
              </w:rPr>
            </w:pPr>
            <w:r w:rsidRPr="00EF5447">
              <w:rPr>
                <w:rFonts w:cs="Arial"/>
              </w:rPr>
              <w:t>26.0</w:t>
            </w:r>
          </w:p>
        </w:tc>
        <w:tc>
          <w:tcPr>
            <w:tcW w:w="828" w:type="dxa"/>
            <w:tcBorders>
              <w:top w:val="single" w:sz="4" w:space="0" w:color="auto"/>
              <w:left w:val="single" w:sz="4" w:space="0" w:color="auto"/>
              <w:bottom w:val="single" w:sz="4" w:space="0" w:color="auto"/>
              <w:right w:val="single" w:sz="4" w:space="0" w:color="auto"/>
            </w:tcBorders>
            <w:vAlign w:val="center"/>
          </w:tcPr>
          <w:p w14:paraId="19426981" w14:textId="77777777" w:rsidR="005D0299" w:rsidRDefault="005D0299" w:rsidP="005A403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3D64997" w14:textId="77777777" w:rsidR="005D0299" w:rsidRDefault="005D0299" w:rsidP="005A4037">
            <w:pPr>
              <w:pStyle w:val="TAC"/>
              <w:rPr>
                <w:lang w:val="en-US" w:eastAsia="zh-CN"/>
              </w:rPr>
            </w:pPr>
            <w:r>
              <w:rPr>
                <w:lang w:val="en-US" w:eastAsia="zh-CN"/>
              </w:rPr>
              <w:t>IMD2</w:t>
            </w:r>
          </w:p>
        </w:tc>
      </w:tr>
      <w:tr w:rsidR="005D0299" w:rsidRPr="0073594C" w14:paraId="537D1213" w14:textId="77777777" w:rsidTr="005A403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51251F7" w14:textId="77777777" w:rsidR="005D0299" w:rsidRPr="0073594C" w:rsidRDefault="005D0299" w:rsidP="005A403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DF32E5" w14:textId="77777777" w:rsidR="005D0299" w:rsidRDefault="005D0299" w:rsidP="005A4037">
            <w:pPr>
              <w:pStyle w:val="TAC"/>
              <w:rPr>
                <w:rFonts w:cs="Arial"/>
                <w:color w:val="000000"/>
                <w:szCs w:val="18"/>
              </w:rPr>
            </w:pPr>
            <w:r>
              <w:rPr>
                <w:rFonts w:cs="Arial"/>
                <w:color w:val="000000"/>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4FB03D94" w14:textId="77777777" w:rsidR="005D0299" w:rsidRDefault="005D0299" w:rsidP="005A4037">
            <w:pPr>
              <w:pStyle w:val="TAC"/>
              <w:rPr>
                <w:rFonts w:cs="Arial"/>
                <w:color w:val="000000"/>
                <w:szCs w:val="18"/>
              </w:rPr>
            </w:pPr>
            <w:r>
              <w:rPr>
                <w:rFonts w:cs="Arial"/>
                <w:color w:val="000000"/>
                <w:szCs w:val="18"/>
              </w:rPr>
              <w:t>668</w:t>
            </w:r>
          </w:p>
        </w:tc>
        <w:tc>
          <w:tcPr>
            <w:tcW w:w="964" w:type="dxa"/>
            <w:tcBorders>
              <w:top w:val="single" w:sz="4" w:space="0" w:color="auto"/>
              <w:left w:val="single" w:sz="4" w:space="0" w:color="auto"/>
              <w:bottom w:val="single" w:sz="4" w:space="0" w:color="auto"/>
              <w:right w:val="single" w:sz="4" w:space="0" w:color="auto"/>
            </w:tcBorders>
          </w:tcPr>
          <w:p w14:paraId="37372E0F" w14:textId="77777777" w:rsidR="005D0299" w:rsidRDefault="005D0299" w:rsidP="005A4037">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AEEC060" w14:textId="77777777" w:rsidR="005D0299" w:rsidRDefault="005D0299" w:rsidP="005A4037">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457154B" w14:textId="77777777" w:rsidR="005D0299" w:rsidRDefault="005D0299" w:rsidP="005A4037">
            <w:pPr>
              <w:pStyle w:val="TAC"/>
              <w:rPr>
                <w:rFonts w:cs="Arial"/>
                <w:color w:val="000000"/>
                <w:szCs w:val="18"/>
              </w:rPr>
            </w:pPr>
            <w:r>
              <w:rPr>
                <w:rFonts w:cs="Arial"/>
                <w:color w:val="000000"/>
                <w:szCs w:val="18"/>
              </w:rPr>
              <w:t>617</w:t>
            </w:r>
          </w:p>
        </w:tc>
        <w:tc>
          <w:tcPr>
            <w:tcW w:w="977" w:type="dxa"/>
            <w:tcBorders>
              <w:top w:val="single" w:sz="4" w:space="0" w:color="auto"/>
              <w:left w:val="single" w:sz="4" w:space="0" w:color="auto"/>
              <w:bottom w:val="single" w:sz="4" w:space="0" w:color="auto"/>
              <w:right w:val="single" w:sz="4" w:space="0" w:color="auto"/>
            </w:tcBorders>
          </w:tcPr>
          <w:p w14:paraId="6BD89FBB" w14:textId="77777777" w:rsidR="005D0299" w:rsidRDefault="005D0299" w:rsidP="005A4037">
            <w:pPr>
              <w:pStyle w:val="TAC"/>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074BFB1" w14:textId="77777777" w:rsidR="005D0299" w:rsidRDefault="005D0299" w:rsidP="005A403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9EAE5C2" w14:textId="77777777" w:rsidR="005D0299" w:rsidRDefault="005D0299" w:rsidP="005A4037">
            <w:pPr>
              <w:pStyle w:val="TAC"/>
              <w:rPr>
                <w:lang w:val="en-US" w:eastAsia="zh-CN"/>
              </w:rPr>
            </w:pPr>
            <w:r>
              <w:rPr>
                <w:lang w:val="en-US" w:eastAsia="zh-CN"/>
              </w:rPr>
              <w:t>N/A</w:t>
            </w:r>
          </w:p>
        </w:tc>
      </w:tr>
      <w:tr w:rsidR="005D0299" w:rsidRPr="0073594C" w14:paraId="18E252E0" w14:textId="77777777" w:rsidTr="005A4037">
        <w:trPr>
          <w:trHeight w:val="187"/>
          <w:jc w:val="center"/>
        </w:trPr>
        <w:tc>
          <w:tcPr>
            <w:tcW w:w="9859" w:type="dxa"/>
            <w:gridSpan w:val="9"/>
            <w:tcBorders>
              <w:top w:val="nil"/>
              <w:left w:val="single" w:sz="4" w:space="0" w:color="auto"/>
              <w:bottom w:val="single" w:sz="4" w:space="0" w:color="auto"/>
              <w:right w:val="single" w:sz="4" w:space="0" w:color="auto"/>
            </w:tcBorders>
            <w:shd w:val="clear" w:color="auto" w:fill="auto"/>
            <w:vAlign w:val="center"/>
          </w:tcPr>
          <w:p w14:paraId="002B5180" w14:textId="77777777" w:rsidR="005D0299" w:rsidRPr="005E1895" w:rsidRDefault="005D0299" w:rsidP="005A4037">
            <w:pPr>
              <w:pStyle w:val="TAN"/>
              <w:rPr>
                <w:rFonts w:cs="Arial"/>
                <w:lang w:eastAsia="ja-JP"/>
              </w:rPr>
            </w:pPr>
            <w:r w:rsidRPr="00EF5447">
              <w:rPr>
                <w:rFonts w:cs="Arial"/>
              </w:rPr>
              <w:t>NOTE 4:</w:t>
            </w:r>
            <w:r w:rsidRPr="00EF5447">
              <w:rPr>
                <w:rFonts w:cs="Arial"/>
              </w:rPr>
              <w:tab/>
            </w:r>
            <w:r w:rsidRPr="00EF5447">
              <w:rPr>
                <w:rFonts w:cs="Arial"/>
                <w:lang w:eastAsia="ja-JP"/>
              </w:rPr>
              <w:t>This band is subject to IMD5 also which MSD is not specified.</w:t>
            </w:r>
          </w:p>
        </w:tc>
      </w:tr>
    </w:tbl>
    <w:p w14:paraId="3D9217C5" w14:textId="77777777" w:rsidR="005D0299" w:rsidRDefault="005D0299" w:rsidP="005D0299">
      <w:pPr>
        <w:rPr>
          <w:color w:val="0070C0"/>
        </w:rPr>
      </w:pPr>
    </w:p>
    <w:p w14:paraId="463F6D00" w14:textId="77777777" w:rsidR="0086115F" w:rsidRPr="005D0299" w:rsidRDefault="0086115F" w:rsidP="00AC4AB0">
      <w:pPr>
        <w:rPr>
          <w:b/>
          <w:color w:val="0070C0"/>
          <w:sz w:val="32"/>
          <w:szCs w:val="32"/>
        </w:rPr>
      </w:pPr>
    </w:p>
    <w:p w14:paraId="6EF18938" w14:textId="640AEF60" w:rsidR="00F366EA" w:rsidRPr="00AB6990" w:rsidRDefault="00F366EA" w:rsidP="00F366EA">
      <w:pPr>
        <w:pStyle w:val="21"/>
      </w:pPr>
      <w:bookmarkStart w:id="648" w:name="_Toc136288564"/>
      <w:r w:rsidRPr="00AB6990">
        <w:t>5.</w:t>
      </w:r>
      <w:r>
        <w:t>62</w:t>
      </w:r>
      <w:r w:rsidRPr="00AB6990">
        <w:tab/>
        <w:t>CA_n</w:t>
      </w:r>
      <w:r>
        <w:t>3</w:t>
      </w:r>
      <w:r w:rsidRPr="00AB6990">
        <w:t>-n</w:t>
      </w:r>
      <w:r>
        <w:t>78</w:t>
      </w:r>
      <w:r w:rsidRPr="00AB6990">
        <w:t>-n</w:t>
      </w:r>
      <w:r>
        <w:t>105</w:t>
      </w:r>
      <w:bookmarkEnd w:id="648"/>
    </w:p>
    <w:p w14:paraId="432A2D25" w14:textId="7B75A7EB" w:rsidR="00F366EA" w:rsidRPr="006A0293" w:rsidRDefault="00F366EA" w:rsidP="00F366EA">
      <w:pPr>
        <w:pStyle w:val="31"/>
        <w:rPr>
          <w:rFonts w:cs="Arial"/>
          <w:color w:val="000000" w:themeColor="text1"/>
          <w:szCs w:val="28"/>
        </w:rPr>
      </w:pPr>
      <w:bookmarkStart w:id="649" w:name="_Toc136288565"/>
      <w:r w:rsidRPr="006A0293">
        <w:rPr>
          <w:rFonts w:cs="Arial"/>
          <w:color w:val="000000" w:themeColor="text1"/>
          <w:szCs w:val="28"/>
        </w:rPr>
        <w:t>5.</w:t>
      </w:r>
      <w:r>
        <w:rPr>
          <w:rFonts w:cs="Arial"/>
          <w:color w:val="000000" w:themeColor="text1"/>
          <w:szCs w:val="28"/>
        </w:rPr>
        <w:t>62</w:t>
      </w:r>
      <w:r w:rsidRPr="006A0293">
        <w:rPr>
          <w:rFonts w:cs="Arial"/>
          <w:color w:val="000000" w:themeColor="text1"/>
          <w:szCs w:val="28"/>
        </w:rPr>
        <w:t>.1</w:t>
      </w:r>
      <w:r w:rsidRPr="006A0293">
        <w:rPr>
          <w:rFonts w:cs="Arial"/>
          <w:color w:val="000000" w:themeColor="text1"/>
          <w:szCs w:val="28"/>
        </w:rPr>
        <w:tab/>
        <w:t>Common for 1 band UL and 2 bands UL CA</w:t>
      </w:r>
      <w:bookmarkEnd w:id="649"/>
    </w:p>
    <w:p w14:paraId="4412AB66" w14:textId="5D506BE3" w:rsidR="00F366EA" w:rsidRPr="006A0293" w:rsidRDefault="00F366EA" w:rsidP="00F366EA">
      <w:pPr>
        <w:pStyle w:val="41"/>
      </w:pPr>
      <w:bookmarkStart w:id="650" w:name="_Toc136288566"/>
      <w:r>
        <w:t>5.62</w:t>
      </w:r>
      <w:r w:rsidRPr="0073594C">
        <w:t>.1.1</w:t>
      </w:r>
      <w:r w:rsidRPr="0073594C">
        <w:tab/>
      </w:r>
      <w:r w:rsidRPr="006A0293">
        <w:t>Operating bands for CA</w:t>
      </w:r>
      <w:bookmarkEnd w:id="650"/>
    </w:p>
    <w:p w14:paraId="1B46426C" w14:textId="184CCD48" w:rsidR="00F366EA" w:rsidRPr="0073594C" w:rsidRDefault="00F366EA" w:rsidP="00F366EA">
      <w:pPr>
        <w:pStyle w:val="TH"/>
        <w:rPr>
          <w:color w:val="000000"/>
          <w:lang w:val="en-US"/>
        </w:rPr>
      </w:pPr>
      <w:r w:rsidRPr="0073594C">
        <w:rPr>
          <w:color w:val="000000"/>
          <w:lang w:val="en-US"/>
        </w:rPr>
        <w:t xml:space="preserve">Table </w:t>
      </w:r>
      <w:r>
        <w:rPr>
          <w:color w:val="000000"/>
          <w:lang w:val="en-US" w:eastAsia="zh-CN"/>
        </w:rPr>
        <w:t>5.62</w:t>
      </w:r>
      <w:r w:rsidRPr="0073594C">
        <w:rPr>
          <w:color w:val="000000"/>
          <w:lang w:val="en-US"/>
        </w:rPr>
        <w:t>.1.</w:t>
      </w:r>
      <w:r w:rsidRPr="0073594C">
        <w:rPr>
          <w:color w:val="000000"/>
          <w:lang w:val="en-US" w:eastAsia="zh-CN"/>
        </w:rPr>
        <w:t>1</w:t>
      </w:r>
      <w:r w:rsidRPr="0073594C">
        <w:rPr>
          <w:color w:val="000000"/>
          <w:lang w:val="en-US"/>
        </w:rPr>
        <w:t xml:space="preserve">-1: </w:t>
      </w:r>
      <w:r w:rsidRPr="0073594C">
        <w:rPr>
          <w:color w:val="000000"/>
        </w:rPr>
        <w:t>3DL Inter-band CA operating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3"/>
        <w:gridCol w:w="1137"/>
        <w:gridCol w:w="1290"/>
        <w:gridCol w:w="337"/>
        <w:gridCol w:w="1279"/>
        <w:gridCol w:w="1288"/>
        <w:gridCol w:w="337"/>
        <w:gridCol w:w="1492"/>
        <w:gridCol w:w="905"/>
      </w:tblGrid>
      <w:tr w:rsidR="00F366EA" w:rsidRPr="0073594C" w14:paraId="00C3C8C5" w14:textId="77777777" w:rsidTr="005A4037">
        <w:trPr>
          <w:trHeight w:val="225"/>
          <w:jc w:val="center"/>
        </w:trPr>
        <w:tc>
          <w:tcPr>
            <w:tcW w:w="811" w:type="pct"/>
            <w:vMerge w:val="restart"/>
            <w:tcBorders>
              <w:top w:val="single" w:sz="4" w:space="0" w:color="auto"/>
              <w:left w:val="single" w:sz="4" w:space="0" w:color="auto"/>
              <w:bottom w:val="single" w:sz="4" w:space="0" w:color="auto"/>
              <w:right w:val="single" w:sz="4" w:space="0" w:color="auto"/>
            </w:tcBorders>
            <w:hideMark/>
          </w:tcPr>
          <w:p w14:paraId="716EDEF5" w14:textId="77777777" w:rsidR="00F366EA" w:rsidRPr="0073594C" w:rsidRDefault="00F366EA" w:rsidP="005A4037">
            <w:pPr>
              <w:keepNext/>
              <w:keepLines/>
              <w:spacing w:after="0"/>
              <w:jc w:val="center"/>
              <w:rPr>
                <w:rFonts w:ascii="Arial" w:hAnsi="Arial"/>
                <w:b/>
                <w:color w:val="000000"/>
                <w:sz w:val="18"/>
              </w:rPr>
            </w:pPr>
            <w:r w:rsidRPr="0073594C">
              <w:rPr>
                <w:rFonts w:ascii="Arial" w:hAnsi="Arial"/>
                <w:b/>
                <w:color w:val="000000"/>
                <w:sz w:val="18"/>
                <w:lang w:eastAsia="zh-CN"/>
              </w:rPr>
              <w:t>NR</w:t>
            </w:r>
            <w:r w:rsidRPr="0073594C">
              <w:rPr>
                <w:rFonts w:ascii="Arial" w:hAnsi="Arial"/>
                <w:b/>
                <w:color w:val="000000"/>
                <w:sz w:val="18"/>
              </w:rPr>
              <w:t xml:space="preserve"> CA Band</w:t>
            </w:r>
          </w:p>
        </w:tc>
        <w:tc>
          <w:tcPr>
            <w:tcW w:w="590" w:type="pct"/>
            <w:vMerge w:val="restart"/>
            <w:tcBorders>
              <w:top w:val="single" w:sz="4" w:space="0" w:color="auto"/>
              <w:left w:val="single" w:sz="4" w:space="0" w:color="auto"/>
              <w:bottom w:val="single" w:sz="4" w:space="0" w:color="auto"/>
              <w:right w:val="single" w:sz="4" w:space="0" w:color="auto"/>
            </w:tcBorders>
            <w:hideMark/>
          </w:tcPr>
          <w:p w14:paraId="456C3FE9" w14:textId="77777777" w:rsidR="00F366EA" w:rsidRPr="0073594C" w:rsidRDefault="00F366EA" w:rsidP="005A4037">
            <w:pPr>
              <w:keepNext/>
              <w:keepLines/>
              <w:spacing w:after="0"/>
              <w:jc w:val="center"/>
              <w:rPr>
                <w:rFonts w:ascii="Arial" w:hAnsi="Arial"/>
                <w:b/>
                <w:color w:val="000000"/>
                <w:sz w:val="18"/>
              </w:rPr>
            </w:pPr>
            <w:r w:rsidRPr="0073594C">
              <w:rPr>
                <w:rFonts w:ascii="Arial" w:hAnsi="Arial"/>
                <w:b/>
                <w:color w:val="000000"/>
                <w:sz w:val="18"/>
                <w:lang w:eastAsia="zh-CN"/>
              </w:rPr>
              <w:t>NR</w:t>
            </w:r>
            <w:r w:rsidRPr="0073594C">
              <w:rPr>
                <w:rFonts w:ascii="Arial" w:hAnsi="Arial"/>
                <w:b/>
                <w:color w:val="000000"/>
                <w:sz w:val="18"/>
              </w:rPr>
              <w:t xml:space="preserve"> Band</w:t>
            </w:r>
          </w:p>
        </w:tc>
        <w:tc>
          <w:tcPr>
            <w:tcW w:w="1509" w:type="pct"/>
            <w:gridSpan w:val="3"/>
            <w:tcBorders>
              <w:top w:val="single" w:sz="4" w:space="0" w:color="auto"/>
              <w:left w:val="single" w:sz="4" w:space="0" w:color="auto"/>
              <w:bottom w:val="single" w:sz="4" w:space="0" w:color="auto"/>
              <w:right w:val="single" w:sz="4" w:space="0" w:color="auto"/>
            </w:tcBorders>
            <w:noWrap/>
            <w:vAlign w:val="bottom"/>
            <w:hideMark/>
          </w:tcPr>
          <w:p w14:paraId="64DC9E7E" w14:textId="77777777" w:rsidR="00F366EA" w:rsidRPr="0073594C" w:rsidRDefault="00F366EA" w:rsidP="005A4037">
            <w:pPr>
              <w:keepNext/>
              <w:keepLines/>
              <w:spacing w:after="0"/>
              <w:jc w:val="center"/>
              <w:rPr>
                <w:rFonts w:ascii="Arial" w:hAnsi="Arial"/>
                <w:b/>
                <w:color w:val="000000"/>
                <w:sz w:val="18"/>
              </w:rPr>
            </w:pPr>
            <w:r w:rsidRPr="0073594C">
              <w:rPr>
                <w:rFonts w:ascii="Arial" w:hAnsi="Arial"/>
                <w:b/>
                <w:color w:val="000000"/>
                <w:sz w:val="18"/>
              </w:rPr>
              <w:t>Uplink (UL) operating band</w:t>
            </w:r>
          </w:p>
        </w:tc>
        <w:tc>
          <w:tcPr>
            <w:tcW w:w="1619" w:type="pct"/>
            <w:gridSpan w:val="3"/>
            <w:tcBorders>
              <w:top w:val="single" w:sz="4" w:space="0" w:color="auto"/>
              <w:left w:val="single" w:sz="4" w:space="0" w:color="auto"/>
              <w:bottom w:val="single" w:sz="4" w:space="0" w:color="auto"/>
              <w:right w:val="single" w:sz="4" w:space="0" w:color="auto"/>
            </w:tcBorders>
            <w:noWrap/>
            <w:vAlign w:val="bottom"/>
            <w:hideMark/>
          </w:tcPr>
          <w:p w14:paraId="7EB9213C" w14:textId="77777777" w:rsidR="00F366EA" w:rsidRPr="0073594C" w:rsidRDefault="00F366EA" w:rsidP="005A4037">
            <w:pPr>
              <w:keepNext/>
              <w:keepLines/>
              <w:spacing w:after="0"/>
              <w:jc w:val="center"/>
              <w:rPr>
                <w:rFonts w:ascii="Arial" w:hAnsi="Arial"/>
                <w:b/>
                <w:color w:val="000000"/>
                <w:sz w:val="18"/>
              </w:rPr>
            </w:pPr>
            <w:r w:rsidRPr="0073594C">
              <w:rPr>
                <w:rFonts w:ascii="Arial" w:hAnsi="Arial"/>
                <w:b/>
                <w:color w:val="000000"/>
                <w:sz w:val="18"/>
              </w:rPr>
              <w:t>Downlink (DL) operating band</w:t>
            </w:r>
          </w:p>
        </w:tc>
        <w:tc>
          <w:tcPr>
            <w:tcW w:w="470" w:type="pct"/>
            <w:vMerge w:val="restart"/>
            <w:tcBorders>
              <w:top w:val="single" w:sz="4" w:space="0" w:color="auto"/>
              <w:left w:val="single" w:sz="4" w:space="0" w:color="auto"/>
              <w:bottom w:val="single" w:sz="4" w:space="0" w:color="auto"/>
              <w:right w:val="single" w:sz="4" w:space="0" w:color="auto"/>
            </w:tcBorders>
            <w:hideMark/>
          </w:tcPr>
          <w:p w14:paraId="1F3CF65B" w14:textId="77777777" w:rsidR="00F366EA" w:rsidRPr="0073594C" w:rsidRDefault="00F366EA" w:rsidP="005A4037">
            <w:pPr>
              <w:keepNext/>
              <w:keepLines/>
              <w:spacing w:after="0"/>
              <w:jc w:val="center"/>
              <w:rPr>
                <w:rFonts w:ascii="Arial" w:hAnsi="Arial"/>
                <w:b/>
                <w:color w:val="000000"/>
                <w:sz w:val="18"/>
              </w:rPr>
            </w:pPr>
            <w:r w:rsidRPr="0073594C">
              <w:rPr>
                <w:rFonts w:ascii="Arial" w:hAnsi="Arial"/>
                <w:b/>
                <w:color w:val="000000"/>
                <w:sz w:val="18"/>
              </w:rPr>
              <w:t>Duplex Mode</w:t>
            </w:r>
          </w:p>
        </w:tc>
      </w:tr>
      <w:tr w:rsidR="00F366EA" w:rsidRPr="0073594C" w14:paraId="07E332C3" w14:textId="77777777" w:rsidTr="005A4037">
        <w:trPr>
          <w:trHeight w:val="225"/>
          <w:jc w:val="center"/>
        </w:trPr>
        <w:tc>
          <w:tcPr>
            <w:tcW w:w="811" w:type="pct"/>
            <w:vMerge/>
            <w:tcBorders>
              <w:top w:val="single" w:sz="4" w:space="0" w:color="auto"/>
              <w:left w:val="single" w:sz="4" w:space="0" w:color="auto"/>
              <w:bottom w:val="single" w:sz="4" w:space="0" w:color="auto"/>
              <w:right w:val="single" w:sz="4" w:space="0" w:color="auto"/>
            </w:tcBorders>
            <w:vAlign w:val="center"/>
            <w:hideMark/>
          </w:tcPr>
          <w:p w14:paraId="71F9DA85" w14:textId="77777777" w:rsidR="00F366EA" w:rsidRPr="0073594C" w:rsidRDefault="00F366EA" w:rsidP="005A4037">
            <w:pPr>
              <w:spacing w:after="0"/>
              <w:rPr>
                <w:rFonts w:ascii="Arial" w:hAnsi="Arial"/>
                <w:b/>
                <w:color w:val="000000"/>
                <w:sz w:val="18"/>
              </w:rPr>
            </w:pPr>
          </w:p>
        </w:tc>
        <w:tc>
          <w:tcPr>
            <w:tcW w:w="590" w:type="pct"/>
            <w:vMerge/>
            <w:tcBorders>
              <w:top w:val="single" w:sz="4" w:space="0" w:color="auto"/>
              <w:left w:val="single" w:sz="4" w:space="0" w:color="auto"/>
              <w:bottom w:val="single" w:sz="4" w:space="0" w:color="auto"/>
              <w:right w:val="single" w:sz="4" w:space="0" w:color="auto"/>
            </w:tcBorders>
            <w:vAlign w:val="center"/>
            <w:hideMark/>
          </w:tcPr>
          <w:p w14:paraId="19411FEC" w14:textId="77777777" w:rsidR="00F366EA" w:rsidRPr="0073594C" w:rsidRDefault="00F366EA" w:rsidP="005A4037">
            <w:pPr>
              <w:spacing w:after="0"/>
              <w:rPr>
                <w:rFonts w:ascii="Arial" w:hAnsi="Arial"/>
                <w:b/>
                <w:color w:val="000000"/>
                <w:sz w:val="18"/>
              </w:rPr>
            </w:pPr>
          </w:p>
        </w:tc>
        <w:tc>
          <w:tcPr>
            <w:tcW w:w="1509" w:type="pct"/>
            <w:gridSpan w:val="3"/>
            <w:tcBorders>
              <w:top w:val="single" w:sz="4" w:space="0" w:color="auto"/>
              <w:left w:val="single" w:sz="4" w:space="0" w:color="auto"/>
              <w:bottom w:val="single" w:sz="4" w:space="0" w:color="auto"/>
              <w:right w:val="single" w:sz="4" w:space="0" w:color="auto"/>
            </w:tcBorders>
            <w:noWrap/>
            <w:vAlign w:val="bottom"/>
            <w:hideMark/>
          </w:tcPr>
          <w:p w14:paraId="72726CA2" w14:textId="77777777" w:rsidR="00F366EA" w:rsidRPr="0073594C" w:rsidRDefault="00F366EA" w:rsidP="005A4037">
            <w:pPr>
              <w:keepNext/>
              <w:keepLines/>
              <w:spacing w:after="0"/>
              <w:jc w:val="center"/>
              <w:rPr>
                <w:rFonts w:ascii="Arial" w:hAnsi="Arial"/>
                <w:b/>
                <w:color w:val="000000"/>
                <w:sz w:val="18"/>
              </w:rPr>
            </w:pPr>
            <w:r w:rsidRPr="0073594C">
              <w:rPr>
                <w:rFonts w:ascii="Arial" w:hAnsi="Arial"/>
                <w:b/>
                <w:color w:val="000000"/>
                <w:sz w:val="18"/>
              </w:rPr>
              <w:t>BS receive / UE transmit</w:t>
            </w:r>
          </w:p>
        </w:tc>
        <w:tc>
          <w:tcPr>
            <w:tcW w:w="1619" w:type="pct"/>
            <w:gridSpan w:val="3"/>
            <w:tcBorders>
              <w:top w:val="single" w:sz="4" w:space="0" w:color="auto"/>
              <w:left w:val="single" w:sz="4" w:space="0" w:color="auto"/>
              <w:bottom w:val="single" w:sz="4" w:space="0" w:color="auto"/>
              <w:right w:val="single" w:sz="4" w:space="0" w:color="auto"/>
            </w:tcBorders>
            <w:noWrap/>
            <w:vAlign w:val="bottom"/>
            <w:hideMark/>
          </w:tcPr>
          <w:p w14:paraId="2ABE8321" w14:textId="77777777" w:rsidR="00F366EA" w:rsidRPr="0073594C" w:rsidRDefault="00F366EA" w:rsidP="005A4037">
            <w:pPr>
              <w:keepNext/>
              <w:keepLines/>
              <w:spacing w:after="0"/>
              <w:jc w:val="center"/>
              <w:rPr>
                <w:rFonts w:ascii="Arial" w:hAnsi="Arial"/>
                <w:b/>
                <w:color w:val="000000"/>
                <w:sz w:val="18"/>
              </w:rPr>
            </w:pPr>
            <w:r w:rsidRPr="0073594C">
              <w:rPr>
                <w:rFonts w:ascii="Arial" w:hAnsi="Arial"/>
                <w:b/>
                <w:color w:val="000000"/>
                <w:sz w:val="18"/>
              </w:rPr>
              <w:t xml:space="preserve">BS transmit / UE receive </w:t>
            </w:r>
          </w:p>
        </w:tc>
        <w:tc>
          <w:tcPr>
            <w:tcW w:w="470" w:type="pct"/>
            <w:vMerge/>
            <w:tcBorders>
              <w:top w:val="single" w:sz="4" w:space="0" w:color="auto"/>
              <w:left w:val="single" w:sz="4" w:space="0" w:color="auto"/>
              <w:bottom w:val="single" w:sz="4" w:space="0" w:color="auto"/>
              <w:right w:val="single" w:sz="4" w:space="0" w:color="auto"/>
            </w:tcBorders>
            <w:vAlign w:val="center"/>
            <w:hideMark/>
          </w:tcPr>
          <w:p w14:paraId="69B961A0" w14:textId="77777777" w:rsidR="00F366EA" w:rsidRPr="0073594C" w:rsidRDefault="00F366EA" w:rsidP="005A4037">
            <w:pPr>
              <w:spacing w:after="0"/>
              <w:rPr>
                <w:rFonts w:ascii="Arial" w:hAnsi="Arial"/>
                <w:b/>
                <w:color w:val="000000"/>
                <w:sz w:val="18"/>
              </w:rPr>
            </w:pPr>
          </w:p>
        </w:tc>
      </w:tr>
      <w:tr w:rsidR="00F366EA" w:rsidRPr="0073594C" w14:paraId="56F04FEB" w14:textId="77777777" w:rsidTr="005A4037">
        <w:trPr>
          <w:trHeight w:val="189"/>
          <w:jc w:val="center"/>
        </w:trPr>
        <w:tc>
          <w:tcPr>
            <w:tcW w:w="811" w:type="pct"/>
            <w:vMerge/>
            <w:tcBorders>
              <w:top w:val="single" w:sz="4" w:space="0" w:color="auto"/>
              <w:left w:val="single" w:sz="4" w:space="0" w:color="auto"/>
              <w:bottom w:val="single" w:sz="4" w:space="0" w:color="auto"/>
              <w:right w:val="single" w:sz="4" w:space="0" w:color="auto"/>
            </w:tcBorders>
            <w:vAlign w:val="center"/>
            <w:hideMark/>
          </w:tcPr>
          <w:p w14:paraId="321F0B14" w14:textId="77777777" w:rsidR="00F366EA" w:rsidRPr="0073594C" w:rsidRDefault="00F366EA" w:rsidP="005A4037">
            <w:pPr>
              <w:spacing w:after="0"/>
              <w:rPr>
                <w:rFonts w:ascii="Arial" w:hAnsi="Arial"/>
                <w:b/>
                <w:color w:val="000000"/>
                <w:sz w:val="18"/>
              </w:rPr>
            </w:pPr>
          </w:p>
        </w:tc>
        <w:tc>
          <w:tcPr>
            <w:tcW w:w="590" w:type="pct"/>
            <w:vMerge/>
            <w:tcBorders>
              <w:top w:val="single" w:sz="4" w:space="0" w:color="auto"/>
              <w:left w:val="single" w:sz="4" w:space="0" w:color="auto"/>
              <w:bottom w:val="single" w:sz="4" w:space="0" w:color="auto"/>
              <w:right w:val="single" w:sz="4" w:space="0" w:color="auto"/>
            </w:tcBorders>
            <w:vAlign w:val="center"/>
            <w:hideMark/>
          </w:tcPr>
          <w:p w14:paraId="6BF8C67F" w14:textId="77777777" w:rsidR="00F366EA" w:rsidRPr="0073594C" w:rsidRDefault="00F366EA" w:rsidP="005A4037">
            <w:pPr>
              <w:spacing w:after="0"/>
              <w:rPr>
                <w:rFonts w:ascii="Arial" w:hAnsi="Arial"/>
                <w:b/>
                <w:color w:val="000000"/>
                <w:sz w:val="18"/>
              </w:rPr>
            </w:pPr>
          </w:p>
        </w:tc>
        <w:tc>
          <w:tcPr>
            <w:tcW w:w="1509" w:type="pct"/>
            <w:gridSpan w:val="3"/>
            <w:tcBorders>
              <w:top w:val="single" w:sz="4" w:space="0" w:color="auto"/>
              <w:left w:val="single" w:sz="4" w:space="0" w:color="auto"/>
              <w:bottom w:val="single" w:sz="4" w:space="0" w:color="auto"/>
              <w:right w:val="single" w:sz="4" w:space="0" w:color="auto"/>
            </w:tcBorders>
            <w:hideMark/>
          </w:tcPr>
          <w:p w14:paraId="41E3D3DF" w14:textId="77777777" w:rsidR="00F366EA" w:rsidRPr="0073594C" w:rsidRDefault="00F366EA" w:rsidP="005A4037">
            <w:pPr>
              <w:keepNext/>
              <w:keepLines/>
              <w:spacing w:after="0"/>
              <w:jc w:val="center"/>
              <w:rPr>
                <w:rFonts w:ascii="Arial" w:hAnsi="Arial"/>
                <w:b/>
                <w:color w:val="000000"/>
                <w:sz w:val="18"/>
              </w:rPr>
            </w:pPr>
            <w:r w:rsidRPr="0073594C">
              <w:rPr>
                <w:rFonts w:ascii="Arial" w:hAnsi="Arial"/>
                <w:b/>
                <w:color w:val="000000"/>
                <w:sz w:val="18"/>
              </w:rPr>
              <w:t>F</w:t>
            </w:r>
            <w:r w:rsidRPr="0073594C">
              <w:rPr>
                <w:rFonts w:ascii="Arial" w:hAnsi="Arial"/>
                <w:b/>
                <w:color w:val="000000"/>
                <w:sz w:val="18"/>
                <w:vertAlign w:val="subscript"/>
              </w:rPr>
              <w:t>UL_low</w:t>
            </w:r>
            <w:r w:rsidRPr="0073594C">
              <w:rPr>
                <w:rFonts w:ascii="Arial" w:hAnsi="Arial"/>
                <w:b/>
                <w:color w:val="000000"/>
                <w:sz w:val="18"/>
              </w:rPr>
              <w:t xml:space="preserve">  –  F</w:t>
            </w:r>
            <w:r w:rsidRPr="0073594C">
              <w:rPr>
                <w:rFonts w:ascii="Arial" w:hAnsi="Arial"/>
                <w:b/>
                <w:color w:val="000000"/>
                <w:sz w:val="18"/>
                <w:vertAlign w:val="subscript"/>
              </w:rPr>
              <w:t>UL_high</w:t>
            </w:r>
          </w:p>
        </w:tc>
        <w:tc>
          <w:tcPr>
            <w:tcW w:w="1619" w:type="pct"/>
            <w:gridSpan w:val="3"/>
            <w:tcBorders>
              <w:top w:val="single" w:sz="4" w:space="0" w:color="auto"/>
              <w:left w:val="single" w:sz="4" w:space="0" w:color="auto"/>
              <w:bottom w:val="single" w:sz="4" w:space="0" w:color="auto"/>
              <w:right w:val="single" w:sz="4" w:space="0" w:color="auto"/>
            </w:tcBorders>
            <w:hideMark/>
          </w:tcPr>
          <w:p w14:paraId="5C43F4D7" w14:textId="77777777" w:rsidR="00F366EA" w:rsidRPr="0073594C" w:rsidRDefault="00F366EA" w:rsidP="005A4037">
            <w:pPr>
              <w:keepNext/>
              <w:keepLines/>
              <w:spacing w:after="0"/>
              <w:jc w:val="center"/>
              <w:rPr>
                <w:rFonts w:ascii="Arial" w:hAnsi="Arial"/>
                <w:b/>
                <w:color w:val="000000"/>
                <w:sz w:val="18"/>
              </w:rPr>
            </w:pPr>
            <w:r w:rsidRPr="0073594C">
              <w:rPr>
                <w:rFonts w:ascii="Arial" w:hAnsi="Arial"/>
                <w:b/>
                <w:color w:val="000000"/>
                <w:sz w:val="18"/>
              </w:rPr>
              <w:t>F</w:t>
            </w:r>
            <w:r w:rsidRPr="0073594C">
              <w:rPr>
                <w:rFonts w:ascii="Arial" w:hAnsi="Arial"/>
                <w:b/>
                <w:color w:val="000000"/>
                <w:sz w:val="18"/>
                <w:vertAlign w:val="subscript"/>
              </w:rPr>
              <w:t>DL_low</w:t>
            </w:r>
            <w:r w:rsidRPr="0073594C">
              <w:rPr>
                <w:rFonts w:ascii="Arial" w:hAnsi="Arial"/>
                <w:b/>
                <w:color w:val="000000"/>
                <w:sz w:val="18"/>
              </w:rPr>
              <w:t xml:space="preserve">  –  F</w:t>
            </w:r>
            <w:r w:rsidRPr="0073594C">
              <w:rPr>
                <w:rFonts w:ascii="Arial" w:hAnsi="Arial"/>
                <w:b/>
                <w:color w:val="000000"/>
                <w:sz w:val="18"/>
                <w:vertAlign w:val="subscript"/>
              </w:rPr>
              <w:t>DL_high</w:t>
            </w:r>
          </w:p>
        </w:tc>
        <w:tc>
          <w:tcPr>
            <w:tcW w:w="470" w:type="pct"/>
            <w:vMerge/>
            <w:tcBorders>
              <w:top w:val="single" w:sz="4" w:space="0" w:color="auto"/>
              <w:left w:val="single" w:sz="4" w:space="0" w:color="auto"/>
              <w:bottom w:val="single" w:sz="4" w:space="0" w:color="auto"/>
              <w:right w:val="single" w:sz="4" w:space="0" w:color="auto"/>
            </w:tcBorders>
            <w:vAlign w:val="center"/>
            <w:hideMark/>
          </w:tcPr>
          <w:p w14:paraId="3614CC59" w14:textId="77777777" w:rsidR="00F366EA" w:rsidRPr="0073594C" w:rsidRDefault="00F366EA" w:rsidP="005A4037">
            <w:pPr>
              <w:spacing w:after="0"/>
              <w:rPr>
                <w:rFonts w:ascii="Arial" w:hAnsi="Arial"/>
                <w:b/>
                <w:color w:val="000000"/>
                <w:sz w:val="18"/>
              </w:rPr>
            </w:pPr>
          </w:p>
        </w:tc>
      </w:tr>
      <w:tr w:rsidR="00F366EA" w:rsidRPr="0073594C" w14:paraId="73AA8F22" w14:textId="77777777" w:rsidTr="005A4037">
        <w:trPr>
          <w:trHeight w:val="225"/>
          <w:jc w:val="center"/>
        </w:trPr>
        <w:tc>
          <w:tcPr>
            <w:tcW w:w="811" w:type="pct"/>
            <w:vMerge w:val="restart"/>
            <w:tcBorders>
              <w:top w:val="single" w:sz="4" w:space="0" w:color="auto"/>
              <w:left w:val="single" w:sz="4" w:space="0" w:color="auto"/>
              <w:bottom w:val="single" w:sz="4" w:space="0" w:color="auto"/>
              <w:right w:val="single" w:sz="4" w:space="0" w:color="auto"/>
            </w:tcBorders>
            <w:vAlign w:val="center"/>
            <w:hideMark/>
          </w:tcPr>
          <w:p w14:paraId="5C36BF30" w14:textId="77777777" w:rsidR="00F366EA" w:rsidRPr="0073594C" w:rsidRDefault="00F366EA" w:rsidP="005A4037">
            <w:pPr>
              <w:keepNext/>
              <w:keepLines/>
              <w:spacing w:after="0"/>
              <w:jc w:val="center"/>
              <w:rPr>
                <w:rFonts w:ascii="Arial" w:hAnsi="Arial"/>
                <w:color w:val="000000"/>
                <w:sz w:val="18"/>
                <w:lang w:eastAsia="zh-CN"/>
              </w:rPr>
            </w:pPr>
            <w:r w:rsidRPr="0073594C">
              <w:rPr>
                <w:rFonts w:ascii="Arial" w:eastAsia="宋体" w:hAnsi="Arial"/>
                <w:color w:val="000000"/>
                <w:sz w:val="18"/>
                <w:lang w:eastAsia="zh-CN"/>
              </w:rPr>
              <w:t>CA_n</w:t>
            </w:r>
            <w:r>
              <w:rPr>
                <w:rFonts w:ascii="Arial" w:eastAsia="宋体" w:hAnsi="Arial"/>
                <w:color w:val="000000"/>
                <w:sz w:val="18"/>
                <w:lang w:eastAsia="zh-CN"/>
              </w:rPr>
              <w:t>3</w:t>
            </w:r>
            <w:r w:rsidRPr="0073594C">
              <w:rPr>
                <w:rFonts w:ascii="Arial" w:eastAsia="宋体" w:hAnsi="Arial"/>
                <w:color w:val="000000"/>
                <w:sz w:val="18"/>
                <w:lang w:eastAsia="zh-CN"/>
              </w:rPr>
              <w:t>-n</w:t>
            </w:r>
            <w:r>
              <w:rPr>
                <w:rFonts w:ascii="Arial" w:eastAsia="宋体" w:hAnsi="Arial"/>
                <w:color w:val="000000"/>
                <w:sz w:val="18"/>
                <w:lang w:eastAsia="zh-CN"/>
              </w:rPr>
              <w:t>78</w:t>
            </w:r>
            <w:r w:rsidRPr="0073594C">
              <w:rPr>
                <w:rFonts w:ascii="Arial" w:eastAsia="宋体" w:hAnsi="Arial"/>
                <w:color w:val="000000"/>
                <w:sz w:val="18"/>
                <w:lang w:eastAsia="zh-CN"/>
              </w:rPr>
              <w:t>-n</w:t>
            </w:r>
            <w:r>
              <w:rPr>
                <w:rFonts w:ascii="Arial" w:eastAsia="宋体" w:hAnsi="Arial"/>
                <w:color w:val="000000"/>
                <w:sz w:val="18"/>
                <w:lang w:eastAsia="zh-CN"/>
              </w:rPr>
              <w:t>105</w:t>
            </w:r>
          </w:p>
        </w:tc>
        <w:tc>
          <w:tcPr>
            <w:tcW w:w="590" w:type="pct"/>
            <w:tcBorders>
              <w:top w:val="single" w:sz="4" w:space="0" w:color="auto"/>
              <w:left w:val="single" w:sz="4" w:space="0" w:color="auto"/>
              <w:bottom w:val="single" w:sz="4" w:space="0" w:color="auto"/>
              <w:right w:val="single" w:sz="4" w:space="0" w:color="auto"/>
            </w:tcBorders>
            <w:vAlign w:val="center"/>
            <w:hideMark/>
          </w:tcPr>
          <w:p w14:paraId="3B5185F4" w14:textId="77777777" w:rsidR="00F366EA" w:rsidRPr="0073594C" w:rsidRDefault="00F366EA" w:rsidP="005A4037">
            <w:pPr>
              <w:keepNext/>
              <w:keepLines/>
              <w:spacing w:after="0"/>
              <w:jc w:val="center"/>
              <w:rPr>
                <w:rFonts w:ascii="Arial" w:hAnsi="Arial"/>
                <w:color w:val="000000"/>
                <w:sz w:val="18"/>
              </w:rPr>
            </w:pPr>
            <w:r>
              <w:rPr>
                <w:rFonts w:ascii="Arial" w:hAnsi="Arial" w:cs="Arial"/>
                <w:color w:val="000000"/>
                <w:sz w:val="18"/>
                <w:szCs w:val="18"/>
              </w:rPr>
              <w:t>n3</w:t>
            </w:r>
          </w:p>
        </w:tc>
        <w:tc>
          <w:tcPr>
            <w:tcW w:w="670" w:type="pct"/>
            <w:tcBorders>
              <w:top w:val="single" w:sz="4" w:space="0" w:color="auto"/>
              <w:left w:val="single" w:sz="4" w:space="0" w:color="auto"/>
              <w:bottom w:val="single" w:sz="4" w:space="0" w:color="auto"/>
              <w:right w:val="single" w:sz="4" w:space="0" w:color="auto"/>
            </w:tcBorders>
            <w:vAlign w:val="center"/>
            <w:hideMark/>
          </w:tcPr>
          <w:p w14:paraId="418CC299" w14:textId="77777777" w:rsidR="00F366EA" w:rsidRPr="0073594C" w:rsidRDefault="00F366EA" w:rsidP="005A4037">
            <w:pPr>
              <w:keepNext/>
              <w:keepLines/>
              <w:spacing w:after="0"/>
              <w:jc w:val="right"/>
              <w:rPr>
                <w:rFonts w:ascii="Arial" w:hAnsi="Arial" w:cs="Arial"/>
                <w:color w:val="000000"/>
                <w:sz w:val="18"/>
                <w:lang w:eastAsia="zh-CN"/>
              </w:rPr>
            </w:pPr>
            <w:r>
              <w:rPr>
                <w:rFonts w:ascii="Arial" w:hAnsi="Arial" w:cs="Arial"/>
                <w:color w:val="000000"/>
                <w:sz w:val="18"/>
                <w:szCs w:val="18"/>
              </w:rPr>
              <w:t>1710 MHz</w:t>
            </w:r>
          </w:p>
        </w:tc>
        <w:tc>
          <w:tcPr>
            <w:tcW w:w="175" w:type="pct"/>
            <w:tcBorders>
              <w:top w:val="single" w:sz="4" w:space="0" w:color="auto"/>
              <w:left w:val="single" w:sz="4" w:space="0" w:color="auto"/>
              <w:bottom w:val="single" w:sz="4" w:space="0" w:color="auto"/>
              <w:right w:val="single" w:sz="4" w:space="0" w:color="auto"/>
            </w:tcBorders>
            <w:vAlign w:val="center"/>
            <w:hideMark/>
          </w:tcPr>
          <w:p w14:paraId="50124312" w14:textId="77777777" w:rsidR="00F366EA" w:rsidRPr="0073594C" w:rsidRDefault="00F366EA" w:rsidP="005A4037">
            <w:pPr>
              <w:keepNext/>
              <w:keepLines/>
              <w:spacing w:after="0"/>
              <w:jc w:val="center"/>
              <w:rPr>
                <w:rFonts w:ascii="Arial" w:hAnsi="Arial" w:cs="Arial"/>
                <w:color w:val="000000"/>
                <w:sz w:val="18"/>
              </w:rPr>
            </w:pPr>
            <w:r>
              <w:rPr>
                <w:rFonts w:ascii="Arial" w:hAnsi="Arial" w:cs="Arial"/>
                <w:color w:val="000000"/>
                <w:sz w:val="18"/>
                <w:szCs w:val="18"/>
              </w:rPr>
              <w:t>–</w:t>
            </w:r>
          </w:p>
        </w:tc>
        <w:tc>
          <w:tcPr>
            <w:tcW w:w="664" w:type="pct"/>
            <w:tcBorders>
              <w:top w:val="single" w:sz="4" w:space="0" w:color="auto"/>
              <w:left w:val="single" w:sz="4" w:space="0" w:color="auto"/>
              <w:bottom w:val="single" w:sz="4" w:space="0" w:color="auto"/>
              <w:right w:val="single" w:sz="4" w:space="0" w:color="auto"/>
            </w:tcBorders>
            <w:vAlign w:val="center"/>
            <w:hideMark/>
          </w:tcPr>
          <w:p w14:paraId="67A3DB0F" w14:textId="77777777" w:rsidR="00F366EA" w:rsidRPr="0073594C" w:rsidRDefault="00F366EA" w:rsidP="005A4037">
            <w:pPr>
              <w:keepNext/>
              <w:keepLines/>
              <w:spacing w:after="0"/>
              <w:rPr>
                <w:rFonts w:ascii="Arial" w:hAnsi="Arial" w:cs="Arial"/>
                <w:color w:val="000000"/>
                <w:sz w:val="18"/>
                <w:lang w:eastAsia="zh-CN"/>
              </w:rPr>
            </w:pPr>
            <w:r>
              <w:rPr>
                <w:rFonts w:ascii="Arial" w:hAnsi="Arial" w:cs="Arial"/>
                <w:color w:val="000000"/>
                <w:sz w:val="18"/>
                <w:szCs w:val="18"/>
              </w:rPr>
              <w:t>1785 MHz</w:t>
            </w:r>
          </w:p>
        </w:tc>
        <w:tc>
          <w:tcPr>
            <w:tcW w:w="669" w:type="pct"/>
            <w:tcBorders>
              <w:top w:val="single" w:sz="4" w:space="0" w:color="auto"/>
              <w:left w:val="single" w:sz="4" w:space="0" w:color="auto"/>
              <w:bottom w:val="single" w:sz="4" w:space="0" w:color="auto"/>
              <w:right w:val="single" w:sz="4" w:space="0" w:color="auto"/>
            </w:tcBorders>
            <w:vAlign w:val="center"/>
            <w:hideMark/>
          </w:tcPr>
          <w:p w14:paraId="1417C045" w14:textId="77777777" w:rsidR="00F366EA" w:rsidRPr="0073594C" w:rsidRDefault="00F366EA" w:rsidP="005A4037">
            <w:pPr>
              <w:keepNext/>
              <w:keepLines/>
              <w:spacing w:after="0"/>
              <w:jc w:val="right"/>
              <w:rPr>
                <w:rFonts w:ascii="Arial" w:hAnsi="Arial" w:cs="Arial"/>
                <w:color w:val="000000"/>
                <w:sz w:val="18"/>
                <w:lang w:eastAsia="zh-CN"/>
              </w:rPr>
            </w:pPr>
            <w:r>
              <w:rPr>
                <w:rFonts w:ascii="Arial" w:hAnsi="Arial" w:cs="Arial"/>
                <w:color w:val="000000"/>
                <w:sz w:val="18"/>
                <w:szCs w:val="18"/>
              </w:rPr>
              <w:t>1805 MHz</w:t>
            </w:r>
          </w:p>
        </w:tc>
        <w:tc>
          <w:tcPr>
            <w:tcW w:w="175" w:type="pct"/>
            <w:tcBorders>
              <w:top w:val="single" w:sz="4" w:space="0" w:color="auto"/>
              <w:left w:val="single" w:sz="4" w:space="0" w:color="auto"/>
              <w:bottom w:val="single" w:sz="4" w:space="0" w:color="auto"/>
              <w:right w:val="single" w:sz="4" w:space="0" w:color="auto"/>
            </w:tcBorders>
            <w:vAlign w:val="center"/>
            <w:hideMark/>
          </w:tcPr>
          <w:p w14:paraId="6E37C72B" w14:textId="77777777" w:rsidR="00F366EA" w:rsidRPr="0073594C" w:rsidRDefault="00F366EA" w:rsidP="005A4037">
            <w:pPr>
              <w:keepNext/>
              <w:keepLines/>
              <w:spacing w:after="0"/>
              <w:jc w:val="center"/>
              <w:rPr>
                <w:rFonts w:ascii="Arial" w:hAnsi="Arial" w:cs="Arial"/>
                <w:color w:val="000000"/>
                <w:sz w:val="18"/>
              </w:rPr>
            </w:pPr>
            <w:r>
              <w:rPr>
                <w:rFonts w:ascii="Arial" w:hAnsi="Arial" w:cs="Arial"/>
                <w:color w:val="000000"/>
                <w:sz w:val="18"/>
                <w:szCs w:val="18"/>
              </w:rPr>
              <w:t>–</w:t>
            </w:r>
          </w:p>
        </w:tc>
        <w:tc>
          <w:tcPr>
            <w:tcW w:w="775" w:type="pct"/>
            <w:tcBorders>
              <w:top w:val="single" w:sz="4" w:space="0" w:color="auto"/>
              <w:left w:val="single" w:sz="4" w:space="0" w:color="auto"/>
              <w:bottom w:val="single" w:sz="4" w:space="0" w:color="auto"/>
              <w:right w:val="single" w:sz="4" w:space="0" w:color="auto"/>
            </w:tcBorders>
            <w:vAlign w:val="center"/>
            <w:hideMark/>
          </w:tcPr>
          <w:p w14:paraId="6CE0ADFC" w14:textId="77777777" w:rsidR="00F366EA" w:rsidRPr="0073594C" w:rsidRDefault="00F366EA" w:rsidP="005A4037">
            <w:pPr>
              <w:keepNext/>
              <w:keepLines/>
              <w:spacing w:after="0"/>
              <w:rPr>
                <w:rFonts w:ascii="Arial" w:hAnsi="Arial" w:cs="Arial"/>
                <w:color w:val="000000"/>
                <w:sz w:val="18"/>
                <w:lang w:eastAsia="zh-CN"/>
              </w:rPr>
            </w:pPr>
            <w:r>
              <w:rPr>
                <w:rFonts w:ascii="Arial" w:hAnsi="Arial" w:cs="Arial"/>
                <w:color w:val="000000"/>
                <w:sz w:val="18"/>
                <w:szCs w:val="18"/>
              </w:rPr>
              <w:t>1880 MHz</w:t>
            </w:r>
          </w:p>
        </w:tc>
        <w:tc>
          <w:tcPr>
            <w:tcW w:w="470" w:type="pct"/>
            <w:tcBorders>
              <w:top w:val="single" w:sz="4" w:space="0" w:color="auto"/>
              <w:left w:val="single" w:sz="4" w:space="0" w:color="auto"/>
              <w:bottom w:val="single" w:sz="4" w:space="0" w:color="auto"/>
              <w:right w:val="single" w:sz="4" w:space="0" w:color="auto"/>
            </w:tcBorders>
            <w:vAlign w:val="center"/>
            <w:hideMark/>
          </w:tcPr>
          <w:p w14:paraId="027F9602" w14:textId="77777777" w:rsidR="00F366EA" w:rsidRPr="0073594C" w:rsidRDefault="00F366EA" w:rsidP="005A4037">
            <w:pPr>
              <w:keepNext/>
              <w:keepLines/>
              <w:spacing w:after="0"/>
              <w:jc w:val="center"/>
              <w:rPr>
                <w:rFonts w:ascii="Arial" w:hAnsi="Arial"/>
                <w:color w:val="000000"/>
                <w:sz w:val="18"/>
                <w:lang w:eastAsia="zh-CN"/>
              </w:rPr>
            </w:pPr>
            <w:r>
              <w:rPr>
                <w:rFonts w:ascii="Arial" w:hAnsi="Arial" w:cs="Arial"/>
                <w:color w:val="000000"/>
                <w:sz w:val="18"/>
                <w:szCs w:val="18"/>
              </w:rPr>
              <w:t>FDD</w:t>
            </w:r>
          </w:p>
        </w:tc>
      </w:tr>
      <w:tr w:rsidR="00F366EA" w:rsidRPr="0073594C" w14:paraId="7E524BC7" w14:textId="77777777" w:rsidTr="005A4037">
        <w:trPr>
          <w:trHeight w:val="225"/>
          <w:jc w:val="center"/>
        </w:trPr>
        <w:tc>
          <w:tcPr>
            <w:tcW w:w="811" w:type="pct"/>
            <w:vMerge/>
            <w:tcBorders>
              <w:top w:val="single" w:sz="4" w:space="0" w:color="auto"/>
              <w:left w:val="single" w:sz="4" w:space="0" w:color="auto"/>
              <w:bottom w:val="single" w:sz="4" w:space="0" w:color="auto"/>
              <w:right w:val="single" w:sz="4" w:space="0" w:color="auto"/>
            </w:tcBorders>
            <w:vAlign w:val="center"/>
            <w:hideMark/>
          </w:tcPr>
          <w:p w14:paraId="71420556" w14:textId="77777777" w:rsidR="00F366EA" w:rsidRPr="0073594C" w:rsidRDefault="00F366EA" w:rsidP="005A4037">
            <w:pPr>
              <w:spacing w:after="0"/>
              <w:rPr>
                <w:rFonts w:ascii="Arial" w:hAnsi="Arial"/>
                <w:color w:val="000000"/>
                <w:sz w:val="18"/>
                <w:lang w:eastAsia="zh-CN"/>
              </w:rPr>
            </w:pPr>
          </w:p>
        </w:tc>
        <w:tc>
          <w:tcPr>
            <w:tcW w:w="590" w:type="pct"/>
            <w:tcBorders>
              <w:top w:val="single" w:sz="4" w:space="0" w:color="auto"/>
              <w:left w:val="single" w:sz="4" w:space="0" w:color="auto"/>
              <w:bottom w:val="single" w:sz="4" w:space="0" w:color="auto"/>
              <w:right w:val="single" w:sz="4" w:space="0" w:color="auto"/>
            </w:tcBorders>
            <w:vAlign w:val="center"/>
          </w:tcPr>
          <w:p w14:paraId="0CD39A13" w14:textId="77777777" w:rsidR="00F366EA" w:rsidRPr="0073594C" w:rsidRDefault="00F366EA" w:rsidP="005A4037">
            <w:pPr>
              <w:keepNext/>
              <w:keepLines/>
              <w:spacing w:after="0"/>
              <w:jc w:val="center"/>
              <w:rPr>
                <w:rFonts w:ascii="Arial" w:hAnsi="Arial"/>
                <w:color w:val="000000"/>
                <w:sz w:val="18"/>
              </w:rPr>
            </w:pPr>
            <w:r>
              <w:rPr>
                <w:rFonts w:ascii="Arial" w:hAnsi="Arial" w:cs="Arial"/>
                <w:color w:val="000000"/>
                <w:sz w:val="18"/>
                <w:szCs w:val="18"/>
              </w:rPr>
              <w:t>n78</w:t>
            </w:r>
          </w:p>
        </w:tc>
        <w:tc>
          <w:tcPr>
            <w:tcW w:w="670" w:type="pct"/>
            <w:tcBorders>
              <w:top w:val="single" w:sz="4" w:space="0" w:color="auto"/>
              <w:left w:val="single" w:sz="4" w:space="0" w:color="auto"/>
              <w:bottom w:val="single" w:sz="4" w:space="0" w:color="auto"/>
              <w:right w:val="single" w:sz="4" w:space="0" w:color="auto"/>
            </w:tcBorders>
            <w:vAlign w:val="center"/>
          </w:tcPr>
          <w:p w14:paraId="2CCA78AF" w14:textId="77777777" w:rsidR="00F366EA" w:rsidRPr="0073594C" w:rsidRDefault="00F366EA" w:rsidP="005A4037">
            <w:pPr>
              <w:keepNext/>
              <w:keepLines/>
              <w:spacing w:after="0"/>
              <w:jc w:val="right"/>
              <w:rPr>
                <w:rFonts w:ascii="Arial" w:hAnsi="Arial" w:cs="Arial"/>
                <w:color w:val="000000"/>
                <w:sz w:val="18"/>
                <w:lang w:eastAsia="zh-CN"/>
              </w:rPr>
            </w:pPr>
            <w:r>
              <w:rPr>
                <w:rFonts w:ascii="Arial" w:hAnsi="Arial" w:cs="Arial"/>
                <w:color w:val="000000"/>
                <w:sz w:val="18"/>
                <w:szCs w:val="18"/>
              </w:rPr>
              <w:t>3300 MHz</w:t>
            </w:r>
          </w:p>
        </w:tc>
        <w:tc>
          <w:tcPr>
            <w:tcW w:w="175" w:type="pct"/>
            <w:tcBorders>
              <w:top w:val="single" w:sz="4" w:space="0" w:color="auto"/>
              <w:left w:val="single" w:sz="4" w:space="0" w:color="auto"/>
              <w:bottom w:val="single" w:sz="4" w:space="0" w:color="auto"/>
              <w:right w:val="single" w:sz="4" w:space="0" w:color="auto"/>
            </w:tcBorders>
            <w:vAlign w:val="center"/>
          </w:tcPr>
          <w:p w14:paraId="6E84AABD" w14:textId="77777777" w:rsidR="00F366EA" w:rsidRPr="0073594C" w:rsidRDefault="00F366EA" w:rsidP="005A4037">
            <w:pPr>
              <w:keepNext/>
              <w:keepLines/>
              <w:spacing w:after="0"/>
              <w:jc w:val="center"/>
              <w:rPr>
                <w:rFonts w:ascii="Arial" w:hAnsi="Arial" w:cs="Arial"/>
                <w:color w:val="000000"/>
                <w:sz w:val="18"/>
              </w:rPr>
            </w:pPr>
            <w:r>
              <w:rPr>
                <w:rFonts w:ascii="Arial" w:hAnsi="Arial" w:cs="Arial"/>
                <w:color w:val="000000"/>
                <w:sz w:val="18"/>
                <w:szCs w:val="18"/>
              </w:rPr>
              <w:t>–</w:t>
            </w:r>
          </w:p>
        </w:tc>
        <w:tc>
          <w:tcPr>
            <w:tcW w:w="664" w:type="pct"/>
            <w:tcBorders>
              <w:top w:val="single" w:sz="4" w:space="0" w:color="auto"/>
              <w:left w:val="single" w:sz="4" w:space="0" w:color="auto"/>
              <w:bottom w:val="single" w:sz="4" w:space="0" w:color="auto"/>
              <w:right w:val="single" w:sz="4" w:space="0" w:color="auto"/>
            </w:tcBorders>
            <w:vAlign w:val="center"/>
          </w:tcPr>
          <w:p w14:paraId="7296F457" w14:textId="77777777" w:rsidR="00F366EA" w:rsidRPr="0073594C" w:rsidRDefault="00F366EA" w:rsidP="005A4037">
            <w:pPr>
              <w:keepNext/>
              <w:keepLines/>
              <w:spacing w:after="0"/>
              <w:rPr>
                <w:rFonts w:ascii="Arial" w:hAnsi="Arial" w:cs="Arial"/>
                <w:color w:val="000000"/>
                <w:sz w:val="18"/>
                <w:lang w:eastAsia="zh-CN"/>
              </w:rPr>
            </w:pPr>
            <w:r>
              <w:rPr>
                <w:rFonts w:ascii="Arial" w:hAnsi="Arial" w:cs="Arial"/>
                <w:color w:val="000000"/>
                <w:sz w:val="18"/>
                <w:szCs w:val="18"/>
              </w:rPr>
              <w:t>3800 MHz</w:t>
            </w:r>
          </w:p>
        </w:tc>
        <w:tc>
          <w:tcPr>
            <w:tcW w:w="669" w:type="pct"/>
            <w:tcBorders>
              <w:top w:val="single" w:sz="4" w:space="0" w:color="auto"/>
              <w:left w:val="single" w:sz="4" w:space="0" w:color="auto"/>
              <w:bottom w:val="single" w:sz="4" w:space="0" w:color="auto"/>
              <w:right w:val="single" w:sz="4" w:space="0" w:color="auto"/>
            </w:tcBorders>
            <w:vAlign w:val="center"/>
          </w:tcPr>
          <w:p w14:paraId="2428AC29" w14:textId="77777777" w:rsidR="00F366EA" w:rsidRPr="0073594C" w:rsidRDefault="00F366EA" w:rsidP="005A4037">
            <w:pPr>
              <w:keepNext/>
              <w:keepLines/>
              <w:spacing w:after="0"/>
              <w:jc w:val="right"/>
              <w:rPr>
                <w:rFonts w:ascii="Arial" w:hAnsi="Arial" w:cs="Arial"/>
                <w:color w:val="000000"/>
                <w:sz w:val="18"/>
                <w:lang w:eastAsia="zh-CN"/>
              </w:rPr>
            </w:pPr>
            <w:r>
              <w:rPr>
                <w:rFonts w:ascii="Arial" w:hAnsi="Arial" w:cs="Arial"/>
                <w:color w:val="000000"/>
                <w:sz w:val="18"/>
                <w:szCs w:val="18"/>
              </w:rPr>
              <w:t>3300 MHz</w:t>
            </w:r>
          </w:p>
        </w:tc>
        <w:tc>
          <w:tcPr>
            <w:tcW w:w="175" w:type="pct"/>
            <w:tcBorders>
              <w:top w:val="single" w:sz="4" w:space="0" w:color="auto"/>
              <w:left w:val="single" w:sz="4" w:space="0" w:color="auto"/>
              <w:bottom w:val="single" w:sz="4" w:space="0" w:color="auto"/>
              <w:right w:val="single" w:sz="4" w:space="0" w:color="auto"/>
            </w:tcBorders>
            <w:vAlign w:val="center"/>
          </w:tcPr>
          <w:p w14:paraId="476172CB" w14:textId="77777777" w:rsidR="00F366EA" w:rsidRPr="0073594C" w:rsidRDefault="00F366EA" w:rsidP="005A4037">
            <w:pPr>
              <w:keepNext/>
              <w:keepLines/>
              <w:spacing w:after="0"/>
              <w:jc w:val="right"/>
              <w:rPr>
                <w:rFonts w:ascii="Arial" w:hAnsi="Arial" w:cs="Arial"/>
                <w:color w:val="000000"/>
                <w:sz w:val="18"/>
                <w:lang w:eastAsia="zh-CN"/>
              </w:rPr>
            </w:pPr>
            <w:r>
              <w:rPr>
                <w:rFonts w:ascii="Arial" w:hAnsi="Arial" w:cs="Arial"/>
                <w:color w:val="000000"/>
                <w:sz w:val="18"/>
                <w:szCs w:val="18"/>
              </w:rPr>
              <w:t>–</w:t>
            </w:r>
          </w:p>
        </w:tc>
        <w:tc>
          <w:tcPr>
            <w:tcW w:w="775" w:type="pct"/>
            <w:tcBorders>
              <w:top w:val="single" w:sz="4" w:space="0" w:color="auto"/>
              <w:left w:val="single" w:sz="4" w:space="0" w:color="auto"/>
              <w:bottom w:val="single" w:sz="4" w:space="0" w:color="auto"/>
              <w:right w:val="single" w:sz="4" w:space="0" w:color="auto"/>
            </w:tcBorders>
            <w:vAlign w:val="center"/>
          </w:tcPr>
          <w:p w14:paraId="007D9DAE" w14:textId="77777777" w:rsidR="00F366EA" w:rsidRPr="0073594C" w:rsidRDefault="00F366EA" w:rsidP="005A4037">
            <w:pPr>
              <w:keepNext/>
              <w:keepLines/>
              <w:spacing w:after="0"/>
              <w:rPr>
                <w:rFonts w:ascii="Arial" w:hAnsi="Arial" w:cs="Arial"/>
                <w:color w:val="000000"/>
                <w:sz w:val="18"/>
                <w:lang w:eastAsia="zh-CN"/>
              </w:rPr>
            </w:pPr>
            <w:r>
              <w:rPr>
                <w:rFonts w:ascii="Arial" w:hAnsi="Arial" w:cs="Arial"/>
                <w:color w:val="000000"/>
                <w:sz w:val="18"/>
                <w:szCs w:val="18"/>
              </w:rPr>
              <w:t>3800 MHz</w:t>
            </w:r>
          </w:p>
        </w:tc>
        <w:tc>
          <w:tcPr>
            <w:tcW w:w="470" w:type="pct"/>
            <w:tcBorders>
              <w:top w:val="single" w:sz="4" w:space="0" w:color="auto"/>
              <w:left w:val="single" w:sz="4" w:space="0" w:color="auto"/>
              <w:bottom w:val="single" w:sz="4" w:space="0" w:color="auto"/>
              <w:right w:val="single" w:sz="4" w:space="0" w:color="auto"/>
            </w:tcBorders>
            <w:vAlign w:val="center"/>
          </w:tcPr>
          <w:p w14:paraId="6E16DE12" w14:textId="77777777" w:rsidR="00F366EA" w:rsidRPr="0073594C" w:rsidRDefault="00F366EA" w:rsidP="005A4037">
            <w:pPr>
              <w:keepNext/>
              <w:keepLines/>
              <w:spacing w:after="0"/>
              <w:jc w:val="center"/>
              <w:rPr>
                <w:rFonts w:ascii="Arial" w:hAnsi="Arial"/>
                <w:color w:val="000000"/>
                <w:sz w:val="18"/>
                <w:lang w:eastAsia="zh-CN"/>
              </w:rPr>
            </w:pPr>
            <w:r>
              <w:rPr>
                <w:rFonts w:ascii="Arial" w:hAnsi="Arial" w:cs="Arial"/>
                <w:color w:val="000000"/>
                <w:sz w:val="18"/>
                <w:szCs w:val="18"/>
              </w:rPr>
              <w:t>TDD</w:t>
            </w:r>
          </w:p>
        </w:tc>
      </w:tr>
      <w:tr w:rsidR="00F366EA" w:rsidRPr="0073594C" w14:paraId="09A51BEC" w14:textId="77777777" w:rsidTr="005A4037">
        <w:trPr>
          <w:trHeight w:val="225"/>
          <w:jc w:val="center"/>
        </w:trPr>
        <w:tc>
          <w:tcPr>
            <w:tcW w:w="811" w:type="pct"/>
            <w:vMerge/>
            <w:tcBorders>
              <w:top w:val="single" w:sz="4" w:space="0" w:color="auto"/>
              <w:left w:val="single" w:sz="4" w:space="0" w:color="auto"/>
              <w:bottom w:val="single" w:sz="4" w:space="0" w:color="auto"/>
              <w:right w:val="single" w:sz="4" w:space="0" w:color="auto"/>
            </w:tcBorders>
            <w:vAlign w:val="center"/>
            <w:hideMark/>
          </w:tcPr>
          <w:p w14:paraId="3632049C" w14:textId="77777777" w:rsidR="00F366EA" w:rsidRPr="0073594C" w:rsidRDefault="00F366EA" w:rsidP="005A4037">
            <w:pPr>
              <w:spacing w:after="0"/>
              <w:rPr>
                <w:rFonts w:ascii="Arial" w:hAnsi="Arial"/>
                <w:color w:val="000000"/>
                <w:sz w:val="18"/>
                <w:lang w:eastAsia="zh-CN"/>
              </w:rPr>
            </w:pPr>
          </w:p>
        </w:tc>
        <w:tc>
          <w:tcPr>
            <w:tcW w:w="590" w:type="pct"/>
            <w:tcBorders>
              <w:top w:val="single" w:sz="4" w:space="0" w:color="auto"/>
              <w:left w:val="single" w:sz="4" w:space="0" w:color="auto"/>
              <w:bottom w:val="single" w:sz="4" w:space="0" w:color="auto"/>
              <w:right w:val="single" w:sz="4" w:space="0" w:color="auto"/>
            </w:tcBorders>
            <w:vAlign w:val="center"/>
          </w:tcPr>
          <w:p w14:paraId="37E79D21" w14:textId="77777777" w:rsidR="00F366EA" w:rsidRPr="0073594C" w:rsidRDefault="00F366EA" w:rsidP="005A4037">
            <w:pPr>
              <w:keepNext/>
              <w:keepLines/>
              <w:spacing w:after="0"/>
              <w:jc w:val="center"/>
              <w:rPr>
                <w:rFonts w:ascii="Arial" w:hAnsi="Arial"/>
                <w:color w:val="000000"/>
                <w:sz w:val="18"/>
                <w:lang w:eastAsia="zh-CN"/>
              </w:rPr>
            </w:pPr>
            <w:r>
              <w:rPr>
                <w:rFonts w:ascii="Arial" w:hAnsi="Arial" w:cs="Arial"/>
                <w:color w:val="000000"/>
                <w:sz w:val="18"/>
                <w:szCs w:val="18"/>
              </w:rPr>
              <w:t>n105</w:t>
            </w:r>
          </w:p>
        </w:tc>
        <w:tc>
          <w:tcPr>
            <w:tcW w:w="670" w:type="pct"/>
            <w:tcBorders>
              <w:top w:val="single" w:sz="4" w:space="0" w:color="auto"/>
              <w:left w:val="single" w:sz="4" w:space="0" w:color="auto"/>
              <w:bottom w:val="single" w:sz="4" w:space="0" w:color="auto"/>
              <w:right w:val="single" w:sz="4" w:space="0" w:color="auto"/>
            </w:tcBorders>
            <w:vAlign w:val="center"/>
          </w:tcPr>
          <w:p w14:paraId="4B83C744" w14:textId="77777777" w:rsidR="00F366EA" w:rsidRPr="0073594C" w:rsidRDefault="00F366EA" w:rsidP="005A4037">
            <w:pPr>
              <w:keepNext/>
              <w:keepLines/>
              <w:spacing w:after="0"/>
              <w:jc w:val="right"/>
              <w:rPr>
                <w:rFonts w:ascii="Arial" w:hAnsi="Arial" w:cs="Arial"/>
                <w:color w:val="000000"/>
                <w:sz w:val="18"/>
                <w:lang w:eastAsia="zh-CN"/>
              </w:rPr>
            </w:pPr>
            <w:r>
              <w:rPr>
                <w:rFonts w:ascii="Arial" w:hAnsi="Arial" w:cs="Arial"/>
                <w:color w:val="000000"/>
                <w:sz w:val="18"/>
                <w:szCs w:val="18"/>
              </w:rPr>
              <w:t>663 MHz</w:t>
            </w:r>
          </w:p>
        </w:tc>
        <w:tc>
          <w:tcPr>
            <w:tcW w:w="175" w:type="pct"/>
            <w:tcBorders>
              <w:top w:val="single" w:sz="4" w:space="0" w:color="auto"/>
              <w:left w:val="single" w:sz="4" w:space="0" w:color="auto"/>
              <w:bottom w:val="single" w:sz="4" w:space="0" w:color="auto"/>
              <w:right w:val="single" w:sz="4" w:space="0" w:color="auto"/>
            </w:tcBorders>
            <w:vAlign w:val="center"/>
          </w:tcPr>
          <w:p w14:paraId="19805219" w14:textId="77777777" w:rsidR="00F366EA" w:rsidRPr="0073594C" w:rsidRDefault="00F366EA" w:rsidP="005A4037">
            <w:pPr>
              <w:keepNext/>
              <w:keepLines/>
              <w:spacing w:after="0"/>
              <w:jc w:val="center"/>
              <w:rPr>
                <w:rFonts w:ascii="Arial" w:hAnsi="Arial" w:cs="Arial"/>
                <w:color w:val="000000"/>
                <w:sz w:val="18"/>
              </w:rPr>
            </w:pPr>
            <w:r>
              <w:rPr>
                <w:rFonts w:ascii="Arial" w:hAnsi="Arial" w:cs="Arial"/>
                <w:color w:val="000000"/>
                <w:sz w:val="18"/>
                <w:szCs w:val="18"/>
              </w:rPr>
              <w:t>–</w:t>
            </w:r>
          </w:p>
        </w:tc>
        <w:tc>
          <w:tcPr>
            <w:tcW w:w="664" w:type="pct"/>
            <w:tcBorders>
              <w:top w:val="single" w:sz="4" w:space="0" w:color="auto"/>
              <w:left w:val="single" w:sz="4" w:space="0" w:color="auto"/>
              <w:bottom w:val="single" w:sz="4" w:space="0" w:color="auto"/>
              <w:right w:val="single" w:sz="4" w:space="0" w:color="auto"/>
            </w:tcBorders>
            <w:vAlign w:val="center"/>
          </w:tcPr>
          <w:p w14:paraId="6ADA4D1D" w14:textId="77777777" w:rsidR="00F366EA" w:rsidRPr="0073594C" w:rsidRDefault="00F366EA" w:rsidP="005A4037">
            <w:pPr>
              <w:keepNext/>
              <w:keepLines/>
              <w:spacing w:after="0"/>
              <w:rPr>
                <w:rFonts w:ascii="Arial" w:hAnsi="Arial" w:cs="Arial"/>
                <w:color w:val="000000"/>
                <w:sz w:val="18"/>
                <w:lang w:eastAsia="zh-CN"/>
              </w:rPr>
            </w:pPr>
            <w:r>
              <w:rPr>
                <w:rFonts w:ascii="Arial" w:hAnsi="Arial" w:cs="Arial"/>
                <w:color w:val="000000"/>
                <w:sz w:val="18"/>
                <w:szCs w:val="18"/>
              </w:rPr>
              <w:t>703 MHz</w:t>
            </w:r>
          </w:p>
        </w:tc>
        <w:tc>
          <w:tcPr>
            <w:tcW w:w="669" w:type="pct"/>
            <w:tcBorders>
              <w:top w:val="single" w:sz="4" w:space="0" w:color="auto"/>
              <w:left w:val="single" w:sz="4" w:space="0" w:color="auto"/>
              <w:bottom w:val="single" w:sz="4" w:space="0" w:color="auto"/>
              <w:right w:val="single" w:sz="4" w:space="0" w:color="auto"/>
            </w:tcBorders>
            <w:vAlign w:val="center"/>
          </w:tcPr>
          <w:p w14:paraId="53CD4F0A" w14:textId="77777777" w:rsidR="00F366EA" w:rsidRPr="0073594C" w:rsidRDefault="00F366EA" w:rsidP="005A4037">
            <w:pPr>
              <w:keepNext/>
              <w:keepLines/>
              <w:spacing w:after="0"/>
              <w:jc w:val="right"/>
              <w:rPr>
                <w:rFonts w:ascii="Arial" w:hAnsi="Arial" w:cs="Arial"/>
                <w:color w:val="000000"/>
                <w:sz w:val="18"/>
                <w:lang w:eastAsia="zh-CN"/>
              </w:rPr>
            </w:pPr>
            <w:r>
              <w:rPr>
                <w:rFonts w:ascii="Arial" w:hAnsi="Arial" w:cs="Arial"/>
                <w:color w:val="000000"/>
                <w:sz w:val="18"/>
                <w:szCs w:val="18"/>
              </w:rPr>
              <w:t>612 MHz</w:t>
            </w:r>
          </w:p>
        </w:tc>
        <w:tc>
          <w:tcPr>
            <w:tcW w:w="175" w:type="pct"/>
            <w:tcBorders>
              <w:top w:val="single" w:sz="4" w:space="0" w:color="auto"/>
              <w:left w:val="single" w:sz="4" w:space="0" w:color="auto"/>
              <w:bottom w:val="single" w:sz="4" w:space="0" w:color="auto"/>
              <w:right w:val="single" w:sz="4" w:space="0" w:color="auto"/>
            </w:tcBorders>
            <w:vAlign w:val="center"/>
          </w:tcPr>
          <w:p w14:paraId="065E1611" w14:textId="77777777" w:rsidR="00F366EA" w:rsidRPr="0073594C" w:rsidRDefault="00F366EA" w:rsidP="005A4037">
            <w:pPr>
              <w:keepNext/>
              <w:keepLines/>
              <w:spacing w:after="0"/>
              <w:jc w:val="center"/>
              <w:rPr>
                <w:rFonts w:ascii="Arial" w:hAnsi="Arial" w:cs="Arial"/>
                <w:color w:val="000000"/>
                <w:sz w:val="18"/>
              </w:rPr>
            </w:pPr>
            <w:r>
              <w:rPr>
                <w:rFonts w:ascii="Arial" w:hAnsi="Arial" w:cs="Arial"/>
                <w:color w:val="000000"/>
                <w:sz w:val="18"/>
                <w:szCs w:val="18"/>
              </w:rPr>
              <w:t>–</w:t>
            </w:r>
          </w:p>
        </w:tc>
        <w:tc>
          <w:tcPr>
            <w:tcW w:w="775" w:type="pct"/>
            <w:tcBorders>
              <w:top w:val="single" w:sz="4" w:space="0" w:color="auto"/>
              <w:left w:val="single" w:sz="4" w:space="0" w:color="auto"/>
              <w:bottom w:val="single" w:sz="4" w:space="0" w:color="auto"/>
              <w:right w:val="single" w:sz="4" w:space="0" w:color="auto"/>
            </w:tcBorders>
            <w:vAlign w:val="center"/>
          </w:tcPr>
          <w:p w14:paraId="62813F13" w14:textId="77777777" w:rsidR="00F366EA" w:rsidRPr="0073594C" w:rsidRDefault="00F366EA" w:rsidP="005A4037">
            <w:pPr>
              <w:keepNext/>
              <w:keepLines/>
              <w:spacing w:after="0"/>
              <w:rPr>
                <w:rFonts w:ascii="Arial" w:hAnsi="Arial" w:cs="Arial"/>
                <w:color w:val="000000"/>
                <w:sz w:val="18"/>
                <w:lang w:eastAsia="zh-CN"/>
              </w:rPr>
            </w:pPr>
            <w:r>
              <w:rPr>
                <w:rFonts w:ascii="Arial" w:hAnsi="Arial" w:cs="Arial"/>
                <w:color w:val="000000"/>
                <w:sz w:val="18"/>
                <w:szCs w:val="18"/>
              </w:rPr>
              <w:t>652 MHz</w:t>
            </w:r>
          </w:p>
        </w:tc>
        <w:tc>
          <w:tcPr>
            <w:tcW w:w="470" w:type="pct"/>
            <w:tcBorders>
              <w:top w:val="single" w:sz="4" w:space="0" w:color="auto"/>
              <w:left w:val="single" w:sz="4" w:space="0" w:color="auto"/>
              <w:bottom w:val="single" w:sz="4" w:space="0" w:color="auto"/>
              <w:right w:val="single" w:sz="4" w:space="0" w:color="auto"/>
            </w:tcBorders>
            <w:vAlign w:val="center"/>
          </w:tcPr>
          <w:p w14:paraId="135D9EE3" w14:textId="77777777" w:rsidR="00F366EA" w:rsidRPr="0073594C" w:rsidRDefault="00F366EA" w:rsidP="005A4037">
            <w:pPr>
              <w:keepNext/>
              <w:keepLines/>
              <w:spacing w:after="0"/>
              <w:jc w:val="center"/>
              <w:rPr>
                <w:rFonts w:ascii="Arial" w:hAnsi="Arial" w:cs="Arial"/>
                <w:color w:val="000000"/>
                <w:sz w:val="18"/>
                <w:szCs w:val="18"/>
                <w:lang w:eastAsia="zh-CN"/>
              </w:rPr>
            </w:pPr>
            <w:r>
              <w:rPr>
                <w:rFonts w:ascii="Arial" w:hAnsi="Arial" w:cs="Arial"/>
                <w:color w:val="000000"/>
                <w:sz w:val="18"/>
                <w:szCs w:val="18"/>
              </w:rPr>
              <w:t>FDD</w:t>
            </w:r>
          </w:p>
        </w:tc>
      </w:tr>
    </w:tbl>
    <w:p w14:paraId="1E2CDBB8" w14:textId="77777777" w:rsidR="00F366EA" w:rsidRPr="0073594C" w:rsidRDefault="00F366EA" w:rsidP="00F366EA">
      <w:pPr>
        <w:rPr>
          <w:lang w:eastAsia="ko-KR"/>
        </w:rPr>
      </w:pPr>
    </w:p>
    <w:p w14:paraId="39F5D10D" w14:textId="5D0E2922" w:rsidR="00F366EA" w:rsidRPr="006A0293" w:rsidRDefault="00F366EA" w:rsidP="00F366EA">
      <w:pPr>
        <w:pStyle w:val="41"/>
      </w:pPr>
      <w:bookmarkStart w:id="651" w:name="_Toc136288567"/>
      <w:r w:rsidRPr="006A0293">
        <w:t>5.</w:t>
      </w:r>
      <w:r>
        <w:t>62</w:t>
      </w:r>
      <w:r w:rsidRPr="0073594C">
        <w:rPr>
          <w:rFonts w:hint="eastAsia"/>
        </w:rPr>
        <w:t>.</w:t>
      </w:r>
      <w:r w:rsidRPr="0073594C">
        <w:t>1.2</w:t>
      </w:r>
      <w:r w:rsidRPr="0073594C">
        <w:tab/>
        <w:t xml:space="preserve">Channel bandwidths per operating band for </w:t>
      </w:r>
      <w:r w:rsidRPr="0073594C">
        <w:rPr>
          <w:rFonts w:hint="eastAsia"/>
        </w:rPr>
        <w:t>CA</w:t>
      </w:r>
      <w:bookmarkEnd w:id="651"/>
    </w:p>
    <w:p w14:paraId="2661A3D6" w14:textId="477C63A1" w:rsidR="00F366EA" w:rsidRPr="0073594C" w:rsidRDefault="00F366EA" w:rsidP="00F366EA">
      <w:pPr>
        <w:pStyle w:val="TH"/>
        <w:rPr>
          <w:rFonts w:cs="Arial"/>
          <w:lang w:val="en-US" w:eastAsia="zh-CN"/>
        </w:rPr>
      </w:pPr>
      <w:r w:rsidRPr="0073594C">
        <w:rPr>
          <w:rFonts w:cs="Arial"/>
        </w:rPr>
        <w:t xml:space="preserve">Table </w:t>
      </w:r>
      <w:r>
        <w:rPr>
          <w:rFonts w:cs="Arial" w:hint="eastAsia"/>
          <w:lang w:val="en-US" w:eastAsia="zh-CN"/>
        </w:rPr>
        <w:t>5.</w:t>
      </w:r>
      <w:r>
        <w:rPr>
          <w:rFonts w:cs="Arial"/>
          <w:lang w:val="en-US" w:eastAsia="zh-CN"/>
        </w:rPr>
        <w:t>62</w:t>
      </w:r>
      <w:r w:rsidRPr="0073594C">
        <w:rPr>
          <w:rFonts w:cs="Arial"/>
          <w:lang w:eastAsia="zh-CN"/>
        </w:rPr>
        <w:t>.1.2</w:t>
      </w:r>
      <w:r w:rsidRPr="0073594C">
        <w:rPr>
          <w:rFonts w:cs="Arial"/>
        </w:rPr>
        <w:t xml:space="preserve">-1: Supported </w:t>
      </w:r>
      <w:r w:rsidRPr="0073594C">
        <w:rPr>
          <w:rFonts w:cs="Arial"/>
          <w:lang w:eastAsia="ja-JP"/>
        </w:rPr>
        <w:t>b</w:t>
      </w:r>
      <w:r w:rsidRPr="0073594C">
        <w:rPr>
          <w:rFonts w:cs="Arial"/>
        </w:rPr>
        <w:t xml:space="preserve">andwidths per </w:t>
      </w:r>
      <w:r w:rsidRPr="0073594C">
        <w:rPr>
          <w:rFonts w:cs="Arial"/>
          <w:lang w:val="en-US" w:eastAsia="zh-CN"/>
        </w:rPr>
        <w:t>CA</w:t>
      </w:r>
      <w:r w:rsidRPr="0073594C">
        <w:rPr>
          <w:rFonts w:cs="Arial"/>
          <w:lang w:eastAsia="zh-CN"/>
        </w:rPr>
        <w:t xml:space="preserve"> band combination of </w:t>
      </w:r>
      <w:r w:rsidRPr="0073594C">
        <w:rPr>
          <w:rFonts w:cs="Arial"/>
          <w:lang w:val="en-US" w:eastAsia="zh-CN"/>
        </w:rPr>
        <w:t>band n</w:t>
      </w:r>
      <w:r>
        <w:rPr>
          <w:rFonts w:cs="Arial"/>
          <w:lang w:val="en-US" w:eastAsia="zh-CN"/>
        </w:rPr>
        <w:t>3</w:t>
      </w:r>
      <w:r w:rsidRPr="0073594C">
        <w:rPr>
          <w:rFonts w:cs="Arial"/>
          <w:lang w:val="en-US" w:eastAsia="zh-CN"/>
        </w:rPr>
        <w:t>+n</w:t>
      </w:r>
      <w:r>
        <w:rPr>
          <w:rFonts w:cs="Arial"/>
          <w:lang w:val="en-US" w:eastAsia="zh-CN"/>
        </w:rPr>
        <w:t>78</w:t>
      </w:r>
      <w:r w:rsidRPr="0073594C">
        <w:rPr>
          <w:rFonts w:cs="Arial"/>
          <w:lang w:val="en-US" w:eastAsia="zh-CN"/>
        </w:rPr>
        <w:t>+n</w:t>
      </w:r>
      <w:r>
        <w:rPr>
          <w:rFonts w:cs="Arial"/>
          <w:lang w:val="en-US" w:eastAsia="zh-CN"/>
        </w:rPr>
        <w:t>105</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F366EA" w:rsidRPr="0073594C" w14:paraId="68FE4E4B" w14:textId="77777777" w:rsidTr="005A4037">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0AD7007E" w14:textId="77777777" w:rsidR="00F366EA" w:rsidRPr="0073594C" w:rsidRDefault="00F366EA" w:rsidP="005A4037">
            <w:pPr>
              <w:pStyle w:val="TAH"/>
              <w:rPr>
                <w:szCs w:val="18"/>
                <w:lang w:eastAsia="zh-CN"/>
              </w:rPr>
            </w:pPr>
            <w:r w:rsidRPr="0073594C">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753A9AA4" w14:textId="77777777" w:rsidR="00F366EA" w:rsidRPr="0073594C" w:rsidRDefault="00F366EA" w:rsidP="005A4037">
            <w:pPr>
              <w:pStyle w:val="TAH"/>
              <w:rPr>
                <w:szCs w:val="18"/>
                <w:lang w:eastAsia="zh-CN"/>
              </w:rPr>
            </w:pPr>
            <w:r w:rsidRPr="0073594C">
              <w:t>Uplink CA configuration</w:t>
            </w:r>
            <w:r w:rsidRPr="0073594C">
              <w:rPr>
                <w:rFonts w:hint="eastAsia"/>
                <w:lang w:eastAsia="zh-CN"/>
              </w:rPr>
              <w:t xml:space="preserve"> </w:t>
            </w:r>
            <w:r w:rsidRPr="0073594C">
              <w:t>or single uplink carrier</w:t>
            </w:r>
          </w:p>
        </w:tc>
        <w:tc>
          <w:tcPr>
            <w:tcW w:w="730" w:type="dxa"/>
            <w:tcBorders>
              <w:left w:val="single" w:sz="4" w:space="0" w:color="auto"/>
              <w:right w:val="single" w:sz="4" w:space="0" w:color="auto"/>
            </w:tcBorders>
            <w:vAlign w:val="center"/>
          </w:tcPr>
          <w:p w14:paraId="644B809C" w14:textId="77777777" w:rsidR="00F366EA" w:rsidRPr="0073594C" w:rsidRDefault="00F366EA" w:rsidP="005A4037">
            <w:pPr>
              <w:pStyle w:val="TAH"/>
              <w:rPr>
                <w:szCs w:val="18"/>
                <w:lang w:val="en-US" w:eastAsia="zh-CN"/>
              </w:rPr>
            </w:pPr>
            <w:r w:rsidRPr="0073594C">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F91C467" w14:textId="77777777" w:rsidR="00F366EA" w:rsidRPr="0073594C" w:rsidRDefault="00F366EA" w:rsidP="005A4037">
            <w:pPr>
              <w:pStyle w:val="TAH"/>
              <w:rPr>
                <w:rFonts w:cs="Arial"/>
                <w:szCs w:val="18"/>
                <w:lang w:val="en-US" w:eastAsia="zh-CN" w:bidi="ar"/>
              </w:rPr>
            </w:pPr>
            <w:r w:rsidRPr="0073594C">
              <w:rPr>
                <w:rFonts w:hint="eastAsia"/>
                <w:lang w:eastAsia="zh-CN"/>
              </w:rPr>
              <w:t>C</w:t>
            </w:r>
            <w:r w:rsidRPr="0073594C">
              <w:rPr>
                <w:lang w:eastAsia="zh-CN"/>
              </w:rPr>
              <w:t xml:space="preserve">hannel bandwidth </w:t>
            </w:r>
            <w:r w:rsidRPr="0073594C">
              <w:rPr>
                <w:rFonts w:hint="eastAsia"/>
                <w:lang w:eastAsia="zh-CN"/>
              </w:rPr>
              <w:t>(</w:t>
            </w:r>
            <w:r w:rsidRPr="0073594C">
              <w:rPr>
                <w:lang w:eastAsia="zh-CN"/>
              </w:rPr>
              <w:t>MHz)</w:t>
            </w:r>
          </w:p>
        </w:tc>
        <w:tc>
          <w:tcPr>
            <w:tcW w:w="1360" w:type="dxa"/>
            <w:tcBorders>
              <w:left w:val="single" w:sz="4" w:space="0" w:color="auto"/>
              <w:bottom w:val="nil"/>
              <w:right w:val="single" w:sz="4" w:space="0" w:color="auto"/>
            </w:tcBorders>
            <w:shd w:val="clear" w:color="auto" w:fill="auto"/>
            <w:vAlign w:val="center"/>
          </w:tcPr>
          <w:p w14:paraId="56287431" w14:textId="77777777" w:rsidR="00F366EA" w:rsidRPr="0073594C" w:rsidRDefault="00F366EA" w:rsidP="005A4037">
            <w:pPr>
              <w:pStyle w:val="TAH"/>
              <w:rPr>
                <w:szCs w:val="18"/>
                <w:lang w:val="en-US" w:eastAsia="zh-CN"/>
              </w:rPr>
            </w:pPr>
            <w:r w:rsidRPr="0073594C">
              <w:t>Bandwidth combination set</w:t>
            </w:r>
          </w:p>
        </w:tc>
      </w:tr>
      <w:tr w:rsidR="00F366EA" w:rsidRPr="0073594C" w14:paraId="5727C4F7" w14:textId="77777777" w:rsidTr="005A403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0E92EC" w14:textId="77777777" w:rsidR="00F366EA" w:rsidRPr="0073594C" w:rsidRDefault="00F366EA" w:rsidP="005A4037">
            <w:pPr>
              <w:keepNext/>
              <w:keepLines/>
              <w:spacing w:after="0"/>
              <w:jc w:val="center"/>
              <w:rPr>
                <w:rFonts w:ascii="Arial" w:eastAsia="宋体" w:hAnsi="Arial" w:cs="Arial"/>
                <w:sz w:val="18"/>
                <w:szCs w:val="18"/>
                <w:lang w:val="en-US" w:eastAsia="zh-CN"/>
              </w:rPr>
            </w:pPr>
            <w:r w:rsidRPr="0073594C">
              <w:rPr>
                <w:rFonts w:ascii="Arial" w:eastAsia="宋体" w:hAnsi="Arial"/>
                <w:color w:val="000000"/>
                <w:sz w:val="18"/>
                <w:lang w:eastAsia="zh-CN"/>
              </w:rPr>
              <w:t>CA_n</w:t>
            </w:r>
            <w:r>
              <w:rPr>
                <w:rFonts w:ascii="Arial" w:eastAsia="宋体" w:hAnsi="Arial"/>
                <w:color w:val="000000"/>
                <w:sz w:val="18"/>
                <w:lang w:eastAsia="zh-CN"/>
              </w:rPr>
              <w:t>3A</w:t>
            </w:r>
            <w:r w:rsidRPr="0073594C">
              <w:rPr>
                <w:rFonts w:ascii="Arial" w:eastAsia="宋体" w:hAnsi="Arial"/>
                <w:color w:val="000000"/>
                <w:sz w:val="18"/>
                <w:lang w:eastAsia="zh-CN"/>
              </w:rPr>
              <w:t>-n</w:t>
            </w:r>
            <w:r>
              <w:rPr>
                <w:rFonts w:ascii="Arial" w:eastAsia="宋体" w:hAnsi="Arial"/>
                <w:color w:val="000000"/>
                <w:sz w:val="18"/>
                <w:lang w:eastAsia="zh-CN"/>
              </w:rPr>
              <w:t>78A</w:t>
            </w:r>
            <w:r w:rsidRPr="0073594C">
              <w:rPr>
                <w:rFonts w:ascii="Arial" w:eastAsia="宋体" w:hAnsi="Arial"/>
                <w:color w:val="000000"/>
                <w:sz w:val="18"/>
                <w:lang w:eastAsia="zh-CN"/>
              </w:rPr>
              <w:t>-n</w:t>
            </w:r>
            <w:r>
              <w:rPr>
                <w:rFonts w:ascii="Arial" w:eastAsia="宋体" w:hAnsi="Arial"/>
                <w:color w:val="000000"/>
                <w:sz w:val="18"/>
                <w:lang w:eastAsia="zh-CN"/>
              </w:rPr>
              <w:t>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27555A" w14:textId="77777777" w:rsidR="00F366EA" w:rsidRPr="0073594C" w:rsidRDefault="00F366EA" w:rsidP="005A4037">
            <w:pPr>
              <w:pStyle w:val="TAC"/>
              <w:rPr>
                <w:rFonts w:cs="Arial"/>
                <w:szCs w:val="18"/>
                <w:lang w:val="en-US" w:eastAsia="zh-CN"/>
              </w:rPr>
            </w:pPr>
            <w:r w:rsidRPr="0073594C">
              <w:rPr>
                <w:rFonts w:cs="Arial"/>
                <w:szCs w:val="18"/>
                <w:lang w:val="en-US" w:eastAsia="zh-CN"/>
              </w:rPr>
              <w:t>CA_n</w:t>
            </w:r>
            <w:r>
              <w:rPr>
                <w:rFonts w:cs="Arial"/>
                <w:szCs w:val="18"/>
                <w:lang w:val="en-US" w:eastAsia="zh-CN"/>
              </w:rPr>
              <w:t>3</w:t>
            </w:r>
            <w:r w:rsidRPr="0073594C">
              <w:rPr>
                <w:rFonts w:cs="Arial"/>
                <w:szCs w:val="18"/>
                <w:lang w:val="en-US" w:eastAsia="zh-CN"/>
              </w:rPr>
              <w:t>A-n</w:t>
            </w:r>
            <w:r>
              <w:rPr>
                <w:rFonts w:cs="Arial"/>
                <w:szCs w:val="18"/>
                <w:lang w:val="en-US" w:eastAsia="zh-CN"/>
              </w:rPr>
              <w:t>78</w:t>
            </w:r>
            <w:r w:rsidRPr="0073594C">
              <w:rPr>
                <w:rFonts w:cs="Arial"/>
                <w:szCs w:val="18"/>
                <w:lang w:val="en-US" w:eastAsia="zh-CN"/>
              </w:rPr>
              <w:t>A</w:t>
            </w:r>
          </w:p>
          <w:p w14:paraId="19025403" w14:textId="77777777" w:rsidR="00F366EA" w:rsidRPr="0073594C" w:rsidRDefault="00F366EA" w:rsidP="005A4037">
            <w:pPr>
              <w:pStyle w:val="TAC"/>
              <w:rPr>
                <w:rFonts w:cs="Arial"/>
                <w:szCs w:val="18"/>
                <w:lang w:val="en-US" w:eastAsia="zh-CN"/>
              </w:rPr>
            </w:pPr>
            <w:r w:rsidRPr="0073594C">
              <w:rPr>
                <w:rFonts w:cs="Arial"/>
                <w:szCs w:val="18"/>
                <w:lang w:val="en-US" w:eastAsia="zh-CN"/>
              </w:rPr>
              <w:t>CA_n</w:t>
            </w:r>
            <w:r>
              <w:rPr>
                <w:rFonts w:cs="Arial"/>
                <w:szCs w:val="18"/>
                <w:lang w:val="en-US" w:eastAsia="zh-CN"/>
              </w:rPr>
              <w:t>3</w:t>
            </w:r>
            <w:r w:rsidRPr="0073594C">
              <w:rPr>
                <w:rFonts w:cs="Arial"/>
                <w:szCs w:val="18"/>
                <w:lang w:val="en-US" w:eastAsia="zh-CN"/>
              </w:rPr>
              <w:t>A-n</w:t>
            </w:r>
            <w:r>
              <w:rPr>
                <w:rFonts w:cs="Arial"/>
                <w:szCs w:val="18"/>
                <w:lang w:val="en-US" w:eastAsia="zh-CN"/>
              </w:rPr>
              <w:t>105</w:t>
            </w:r>
            <w:r w:rsidRPr="0073594C">
              <w:rPr>
                <w:rFonts w:cs="Arial"/>
                <w:szCs w:val="18"/>
                <w:lang w:val="en-US" w:eastAsia="zh-CN"/>
              </w:rPr>
              <w:t>A</w:t>
            </w:r>
          </w:p>
        </w:tc>
        <w:tc>
          <w:tcPr>
            <w:tcW w:w="730" w:type="dxa"/>
            <w:tcBorders>
              <w:left w:val="single" w:sz="4" w:space="0" w:color="auto"/>
              <w:right w:val="single" w:sz="4" w:space="0" w:color="auto"/>
            </w:tcBorders>
            <w:vAlign w:val="center"/>
          </w:tcPr>
          <w:p w14:paraId="095DA360" w14:textId="77777777" w:rsidR="00F366EA" w:rsidRPr="0073594C" w:rsidRDefault="00F366EA" w:rsidP="005A4037">
            <w:pPr>
              <w:pStyle w:val="TAC"/>
              <w:rPr>
                <w:rFonts w:cs="Arial"/>
                <w:szCs w:val="18"/>
                <w:lang w:val="en-US" w:eastAsia="zh-CN"/>
              </w:rPr>
            </w:pPr>
            <w:r>
              <w:rPr>
                <w:rFonts w:cs="Arial"/>
                <w:color w:val="000000"/>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8515AC3" w14:textId="77777777" w:rsidR="00F366EA" w:rsidRPr="0073594C" w:rsidRDefault="00F366EA" w:rsidP="005A4037">
            <w:pPr>
              <w:keepNext/>
              <w:keepLines/>
              <w:spacing w:after="0"/>
              <w:jc w:val="center"/>
              <w:textAlignment w:val="bottom"/>
              <w:rPr>
                <w:rFonts w:ascii="Arial" w:hAnsi="Arial" w:cs="Arial"/>
                <w:szCs w:val="18"/>
                <w:lang w:val="en-US" w:eastAsia="zh-CN"/>
              </w:rPr>
            </w:pPr>
            <w:r w:rsidRPr="002C3A0A">
              <w:rPr>
                <w:rFonts w:ascii="Arial" w:hAnsi="Arial" w:cs="Arial"/>
                <w:sz w:val="18"/>
                <w:szCs w:val="18"/>
              </w:rPr>
              <w:t>5, 10, 15, 20, 25, 30, 40, 50</w:t>
            </w:r>
          </w:p>
        </w:tc>
        <w:tc>
          <w:tcPr>
            <w:tcW w:w="1360" w:type="dxa"/>
            <w:tcBorders>
              <w:left w:val="single" w:sz="4" w:space="0" w:color="auto"/>
              <w:bottom w:val="nil"/>
              <w:right w:val="single" w:sz="4" w:space="0" w:color="auto"/>
            </w:tcBorders>
            <w:shd w:val="clear" w:color="auto" w:fill="auto"/>
            <w:vAlign w:val="center"/>
          </w:tcPr>
          <w:p w14:paraId="1413D039" w14:textId="77777777" w:rsidR="00F366EA" w:rsidRPr="0073594C" w:rsidRDefault="00F366EA" w:rsidP="005A4037">
            <w:pPr>
              <w:pStyle w:val="TAC"/>
              <w:rPr>
                <w:szCs w:val="18"/>
                <w:lang w:val="en-US" w:eastAsia="zh-CN"/>
              </w:rPr>
            </w:pPr>
            <w:r w:rsidRPr="0073594C">
              <w:rPr>
                <w:rFonts w:hint="eastAsia"/>
                <w:szCs w:val="18"/>
                <w:lang w:val="en-US" w:eastAsia="zh-CN"/>
              </w:rPr>
              <w:t>0</w:t>
            </w:r>
          </w:p>
        </w:tc>
      </w:tr>
      <w:tr w:rsidR="00F366EA" w:rsidRPr="0073594C" w14:paraId="63F571BA" w14:textId="77777777" w:rsidTr="005A4037">
        <w:trPr>
          <w:trHeight w:val="187"/>
        </w:trPr>
        <w:tc>
          <w:tcPr>
            <w:tcW w:w="1983" w:type="dxa"/>
            <w:tcBorders>
              <w:top w:val="nil"/>
              <w:left w:val="single" w:sz="4" w:space="0" w:color="auto"/>
              <w:bottom w:val="nil"/>
              <w:right w:val="single" w:sz="4" w:space="0" w:color="auto"/>
            </w:tcBorders>
            <w:shd w:val="clear" w:color="auto" w:fill="auto"/>
            <w:vAlign w:val="center"/>
          </w:tcPr>
          <w:p w14:paraId="2BBC22A8" w14:textId="77777777" w:rsidR="00F366EA" w:rsidRPr="0073594C" w:rsidRDefault="00F366EA" w:rsidP="005A4037">
            <w:pPr>
              <w:pStyle w:val="TAC"/>
              <w:jc w:val="left"/>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B8A4239" w14:textId="77777777" w:rsidR="00F366EA" w:rsidRPr="0073594C" w:rsidRDefault="00F366EA" w:rsidP="005A4037">
            <w:pPr>
              <w:pStyle w:val="TAC"/>
              <w:rPr>
                <w:rFonts w:cs="Arial"/>
                <w:szCs w:val="18"/>
                <w:lang w:val="en-US" w:eastAsia="zh-CN"/>
              </w:rPr>
            </w:pPr>
            <w:r w:rsidRPr="0073594C">
              <w:rPr>
                <w:rFonts w:cs="Arial"/>
                <w:szCs w:val="18"/>
                <w:lang w:val="en-US" w:eastAsia="zh-CN"/>
              </w:rPr>
              <w:t>CA_n</w:t>
            </w:r>
            <w:r>
              <w:rPr>
                <w:rFonts w:cs="Arial"/>
                <w:szCs w:val="18"/>
                <w:lang w:val="en-US" w:eastAsia="zh-CN"/>
              </w:rPr>
              <w:t>78</w:t>
            </w:r>
            <w:r w:rsidRPr="0073594C">
              <w:rPr>
                <w:rFonts w:cs="Arial"/>
                <w:szCs w:val="18"/>
                <w:lang w:val="en-US" w:eastAsia="zh-CN"/>
              </w:rPr>
              <w:t>A-n</w:t>
            </w:r>
            <w:r>
              <w:rPr>
                <w:rFonts w:cs="Arial"/>
                <w:szCs w:val="18"/>
                <w:lang w:val="en-US" w:eastAsia="zh-CN"/>
              </w:rPr>
              <w:t>105</w:t>
            </w:r>
            <w:r w:rsidRPr="0073594C">
              <w:rPr>
                <w:rFonts w:cs="Arial"/>
                <w:szCs w:val="18"/>
                <w:lang w:val="en-US" w:eastAsia="zh-CN"/>
              </w:rPr>
              <w:t>A</w:t>
            </w:r>
          </w:p>
        </w:tc>
        <w:tc>
          <w:tcPr>
            <w:tcW w:w="730" w:type="dxa"/>
            <w:tcBorders>
              <w:left w:val="single" w:sz="4" w:space="0" w:color="auto"/>
              <w:right w:val="single" w:sz="4" w:space="0" w:color="auto"/>
            </w:tcBorders>
            <w:vAlign w:val="center"/>
          </w:tcPr>
          <w:p w14:paraId="321B7194" w14:textId="77777777" w:rsidR="00F366EA" w:rsidRPr="0073594C" w:rsidRDefault="00F366EA" w:rsidP="005A4037">
            <w:pPr>
              <w:pStyle w:val="TAC"/>
              <w:rPr>
                <w:rFonts w:cs="Arial"/>
                <w:szCs w:val="18"/>
                <w:lang w:val="en-US" w:eastAsia="zh-CN"/>
              </w:rPr>
            </w:pPr>
            <w:r>
              <w:rPr>
                <w:rFonts w:eastAsia="宋体" w:cs="Arial"/>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1E111C1" w14:textId="77777777" w:rsidR="00F366EA" w:rsidRPr="0073594C" w:rsidRDefault="00F366EA" w:rsidP="005A4037">
            <w:pPr>
              <w:keepNext/>
              <w:keepLines/>
              <w:spacing w:after="0"/>
              <w:jc w:val="center"/>
              <w:textAlignment w:val="bottom"/>
              <w:rPr>
                <w:rFonts w:ascii="Arial" w:hAnsi="Arial" w:cs="Arial"/>
                <w:szCs w:val="18"/>
                <w:lang w:val="en-US" w:eastAsia="zh-CN"/>
              </w:rPr>
            </w:pPr>
            <w:r w:rsidRPr="00E95DBA">
              <w:rPr>
                <w:rFonts w:ascii="Arial" w:hAnsi="Arial" w:cs="Arial"/>
                <w:sz w:val="18"/>
                <w:szCs w:val="18"/>
                <w:lang w:val="en-US" w:eastAsia="zh-CN" w:bidi="ar"/>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127314E6" w14:textId="77777777" w:rsidR="00F366EA" w:rsidRPr="0073594C" w:rsidRDefault="00F366EA" w:rsidP="005A4037">
            <w:pPr>
              <w:pStyle w:val="TAC"/>
              <w:rPr>
                <w:szCs w:val="18"/>
                <w:lang w:val="en-US" w:eastAsia="zh-CN"/>
              </w:rPr>
            </w:pPr>
          </w:p>
        </w:tc>
      </w:tr>
      <w:tr w:rsidR="00F366EA" w:rsidRPr="0073594C" w14:paraId="37146597" w14:textId="77777777" w:rsidTr="005A40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18D2EC" w14:textId="77777777" w:rsidR="00F366EA" w:rsidRPr="0073594C" w:rsidRDefault="00F366EA" w:rsidP="005A4037">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608639" w14:textId="77777777" w:rsidR="00F366EA" w:rsidRPr="0073594C" w:rsidRDefault="00F366EA" w:rsidP="005A4037">
            <w:pPr>
              <w:pStyle w:val="TAC"/>
              <w:jc w:val="left"/>
              <w:rPr>
                <w:rFonts w:cs="Arial"/>
                <w:szCs w:val="18"/>
                <w:lang w:val="en-US" w:eastAsia="zh-CN"/>
              </w:rPr>
            </w:pPr>
          </w:p>
        </w:tc>
        <w:tc>
          <w:tcPr>
            <w:tcW w:w="730" w:type="dxa"/>
            <w:tcBorders>
              <w:left w:val="single" w:sz="4" w:space="0" w:color="auto"/>
              <w:right w:val="single" w:sz="4" w:space="0" w:color="auto"/>
            </w:tcBorders>
            <w:vAlign w:val="center"/>
          </w:tcPr>
          <w:p w14:paraId="6309EE0E" w14:textId="77777777" w:rsidR="00F366EA" w:rsidRPr="0073594C" w:rsidRDefault="00F366EA" w:rsidP="005A4037">
            <w:pPr>
              <w:pStyle w:val="TAC"/>
              <w:rPr>
                <w:rFonts w:cs="Arial"/>
                <w:szCs w:val="18"/>
                <w:lang w:val="en-US" w:eastAsia="zh-CN"/>
              </w:rPr>
            </w:pPr>
            <w:r>
              <w:rPr>
                <w:rFonts w:cs="Arial"/>
                <w:szCs w:val="18"/>
                <w:lang w:val="en-US" w:eastAsia="zh-CN"/>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0EFE7584" w14:textId="77777777" w:rsidR="00F366EA" w:rsidRPr="0073594C" w:rsidRDefault="00F366EA" w:rsidP="005A4037">
            <w:pPr>
              <w:keepNext/>
              <w:keepLines/>
              <w:spacing w:after="0"/>
              <w:jc w:val="center"/>
              <w:textAlignment w:val="bottom"/>
              <w:rPr>
                <w:rFonts w:ascii="Arial" w:eastAsia="宋体" w:hAnsi="Arial" w:cs="Arial"/>
                <w:sz w:val="18"/>
                <w:szCs w:val="18"/>
                <w:lang w:val="en-US" w:eastAsia="zh-CN" w:bidi="ar"/>
              </w:rPr>
            </w:pPr>
            <w:r w:rsidRPr="002C3A0A">
              <w:rPr>
                <w:rFonts w:ascii="Arial" w:hAnsi="Arial" w:cs="Arial"/>
                <w:sz w:val="18"/>
                <w:szCs w:val="18"/>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EF080B" w14:textId="77777777" w:rsidR="00F366EA" w:rsidRPr="0073594C" w:rsidRDefault="00F366EA" w:rsidP="005A4037">
            <w:pPr>
              <w:pStyle w:val="TAC"/>
              <w:rPr>
                <w:szCs w:val="18"/>
                <w:lang w:val="en-US" w:eastAsia="zh-CN"/>
              </w:rPr>
            </w:pPr>
          </w:p>
        </w:tc>
      </w:tr>
    </w:tbl>
    <w:p w14:paraId="248A124C" w14:textId="77777777" w:rsidR="00F366EA" w:rsidRPr="0073594C" w:rsidRDefault="00F366EA" w:rsidP="00F366EA">
      <w:pPr>
        <w:pStyle w:val="EditorsNote"/>
        <w:ind w:left="284" w:firstLine="0"/>
      </w:pPr>
      <w:r w:rsidRPr="0073594C">
        <w:rPr>
          <w:lang w:val="en-US" w:eastAsia="zh-CN"/>
        </w:rPr>
        <w:t xml:space="preserve"> </w:t>
      </w:r>
    </w:p>
    <w:p w14:paraId="5FECA92D" w14:textId="5E165086" w:rsidR="00F366EA" w:rsidRPr="006A0293" w:rsidRDefault="00F366EA" w:rsidP="00F366EA">
      <w:pPr>
        <w:pStyle w:val="41"/>
      </w:pPr>
      <w:bookmarkStart w:id="652" w:name="_Toc136288568"/>
      <w:r>
        <w:t>5.62</w:t>
      </w:r>
      <w:r w:rsidRPr="0073594C">
        <w:t>.1.3</w:t>
      </w:r>
      <w:r w:rsidRPr="0073594C">
        <w:tab/>
      </w:r>
      <w:r w:rsidRPr="006A0293">
        <w:t>∆T</w:t>
      </w:r>
      <w:r w:rsidRPr="006A0293">
        <w:rPr>
          <w:vertAlign w:val="subscript"/>
        </w:rPr>
        <w:t>IB,c</w:t>
      </w:r>
      <w:r w:rsidRPr="006A0293">
        <w:t xml:space="preserve"> and ∆R</w:t>
      </w:r>
      <w:r w:rsidRPr="006A0293">
        <w:rPr>
          <w:vertAlign w:val="subscript"/>
        </w:rPr>
        <w:t>IB,c</w:t>
      </w:r>
      <w:r w:rsidRPr="006A0293">
        <w:t xml:space="preserve"> values</w:t>
      </w:r>
      <w:bookmarkEnd w:id="652"/>
    </w:p>
    <w:p w14:paraId="15230CB3" w14:textId="77777777" w:rsidR="00F366EA" w:rsidRPr="0073594C" w:rsidRDefault="00F366EA" w:rsidP="00F366EA">
      <w:r w:rsidRPr="0073594C">
        <w:t xml:space="preserve">For </w:t>
      </w:r>
      <w:r w:rsidRPr="0073594C">
        <w:rPr>
          <w:lang w:val="en-US" w:eastAsia="zh-CN"/>
        </w:rPr>
        <w:t>CA_n</w:t>
      </w:r>
      <w:r>
        <w:rPr>
          <w:lang w:val="en-US" w:eastAsia="zh-CN"/>
        </w:rPr>
        <w:t>3</w:t>
      </w:r>
      <w:r w:rsidRPr="0073594C">
        <w:rPr>
          <w:lang w:val="en-US" w:eastAsia="zh-CN"/>
        </w:rPr>
        <w:t>-n</w:t>
      </w:r>
      <w:r>
        <w:rPr>
          <w:lang w:val="en-US" w:eastAsia="zh-CN"/>
        </w:rPr>
        <w:t>78</w:t>
      </w:r>
      <w:r w:rsidRPr="0073594C">
        <w:rPr>
          <w:lang w:val="en-US" w:eastAsia="zh-CN"/>
        </w:rPr>
        <w:t>-n</w:t>
      </w:r>
      <w:r>
        <w:rPr>
          <w:lang w:val="en-US" w:eastAsia="zh-CN"/>
        </w:rPr>
        <w:t>105</w:t>
      </w:r>
      <w:r w:rsidRPr="0073594C">
        <w:t>, the</w:t>
      </w:r>
      <w:r w:rsidRPr="0073594C">
        <w:rPr>
          <w:lang w:eastAsia="zh-CN"/>
        </w:rPr>
        <w:t xml:space="preserve"> </w:t>
      </w:r>
      <w:r w:rsidRPr="0073594C">
        <w:sym w:font="Symbol" w:char="F044"/>
      </w:r>
      <w:r w:rsidRPr="0073594C">
        <w:t>T</w:t>
      </w:r>
      <w:r w:rsidRPr="0073594C">
        <w:rPr>
          <w:vertAlign w:val="subscript"/>
        </w:rPr>
        <w:t>IB,c</w:t>
      </w:r>
      <w:r w:rsidRPr="0073594C">
        <w:t xml:space="preserve"> and</w:t>
      </w:r>
      <w:r w:rsidRPr="0073594C">
        <w:rPr>
          <w:lang w:eastAsia="zh-CN"/>
        </w:rPr>
        <w:t xml:space="preserve"> </w:t>
      </w:r>
      <w:r w:rsidRPr="0073594C">
        <w:sym w:font="Symbol" w:char="F044"/>
      </w:r>
      <w:r w:rsidRPr="0073594C">
        <w:t>R</w:t>
      </w:r>
      <w:r w:rsidRPr="0073594C">
        <w:rPr>
          <w:vertAlign w:val="subscript"/>
        </w:rPr>
        <w:t>IB</w:t>
      </w:r>
      <w:r w:rsidRPr="0073594C">
        <w:rPr>
          <w:vertAlign w:val="subscript"/>
          <w:lang w:eastAsia="zh-CN"/>
        </w:rPr>
        <w:t>,c</w:t>
      </w:r>
      <w:r w:rsidRPr="0073594C">
        <w:t xml:space="preserve"> values are reused from </w:t>
      </w:r>
      <w:r>
        <w:t>DC_3-28_n78</w:t>
      </w:r>
      <w:r w:rsidRPr="0073594C">
        <w:t xml:space="preserve"> </w:t>
      </w:r>
      <w:r>
        <w:t xml:space="preserve">and </w:t>
      </w:r>
      <w:r w:rsidRPr="0073594C">
        <w:t>are given in the tables below.</w:t>
      </w:r>
    </w:p>
    <w:p w14:paraId="7CAAF156" w14:textId="3DCC5EC5" w:rsidR="00F366EA" w:rsidRPr="0073594C" w:rsidRDefault="00F366EA" w:rsidP="00F366EA">
      <w:pPr>
        <w:pStyle w:val="TH"/>
        <w:rPr>
          <w:rFonts w:cs="Arial"/>
        </w:rPr>
      </w:pPr>
      <w:r w:rsidRPr="0073594C">
        <w:rPr>
          <w:rFonts w:cs="Arial"/>
        </w:rPr>
        <w:t xml:space="preserve">Table </w:t>
      </w:r>
      <w:r>
        <w:rPr>
          <w:rFonts w:cs="Arial" w:hint="eastAsia"/>
          <w:lang w:val="en-US" w:eastAsia="zh-CN"/>
        </w:rPr>
        <w:t>5.</w:t>
      </w:r>
      <w:r>
        <w:rPr>
          <w:rFonts w:cs="Arial"/>
          <w:lang w:val="en-US" w:eastAsia="zh-CN"/>
        </w:rPr>
        <w:t>62</w:t>
      </w:r>
      <w:r w:rsidRPr="0073594C">
        <w:rPr>
          <w:rFonts w:cs="Arial"/>
        </w:rPr>
        <w:t>.</w:t>
      </w:r>
      <w:r w:rsidRPr="0073594C">
        <w:rPr>
          <w:rFonts w:cs="Arial"/>
          <w:lang w:val="en-US" w:eastAsia="zh-CN"/>
        </w:rPr>
        <w:t>1.</w:t>
      </w:r>
      <w:r w:rsidRPr="0073594C">
        <w:rPr>
          <w:rFonts w:cs="Arial"/>
        </w:rPr>
        <w:t>3</w:t>
      </w:r>
      <w:r w:rsidRPr="0073594C">
        <w:rPr>
          <w:rFonts w:cs="Arial"/>
          <w:lang w:eastAsia="zh-CN"/>
        </w:rPr>
        <w:t>-</w:t>
      </w:r>
      <w:r w:rsidRPr="0073594C">
        <w:rPr>
          <w:rFonts w:cs="Arial"/>
        </w:rPr>
        <w:t>1: ΔT</w:t>
      </w:r>
      <w:r w:rsidRPr="0073594C">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F366EA" w:rsidRPr="0073594C" w14:paraId="0FD17845" w14:textId="77777777" w:rsidTr="005A4037">
        <w:trPr>
          <w:jc w:val="center"/>
        </w:trPr>
        <w:tc>
          <w:tcPr>
            <w:tcW w:w="2336" w:type="dxa"/>
            <w:vMerge w:val="restart"/>
            <w:tcBorders>
              <w:top w:val="single" w:sz="4" w:space="0" w:color="auto"/>
              <w:left w:val="single" w:sz="4" w:space="0" w:color="auto"/>
              <w:right w:val="single" w:sz="4" w:space="0" w:color="auto"/>
            </w:tcBorders>
          </w:tcPr>
          <w:p w14:paraId="44F966EE" w14:textId="77777777" w:rsidR="00F366EA" w:rsidRPr="0073594C" w:rsidRDefault="00F366EA" w:rsidP="005A4037">
            <w:pPr>
              <w:keepNext/>
              <w:keepLines/>
              <w:spacing w:after="0"/>
              <w:jc w:val="center"/>
              <w:rPr>
                <w:rFonts w:ascii="Arial" w:eastAsia="宋体" w:hAnsi="Arial"/>
                <w:b/>
                <w:color w:val="000000" w:themeColor="text1"/>
                <w:sz w:val="18"/>
              </w:rPr>
            </w:pPr>
            <w:r w:rsidRPr="0073594C">
              <w:rPr>
                <w:rFonts w:ascii="Arial" w:eastAsia="宋体" w:hAnsi="Arial"/>
                <w:b/>
                <w:color w:val="000000" w:themeColor="text1"/>
                <w:sz w:val="18"/>
              </w:rPr>
              <w:t xml:space="preserve">Inter-band </w:t>
            </w:r>
            <w:r w:rsidRPr="0073594C">
              <w:rPr>
                <w:rFonts w:ascii="Arial" w:eastAsia="宋体" w:hAnsi="Arial"/>
                <w:b/>
                <w:color w:val="000000" w:themeColor="text1"/>
                <w:sz w:val="18"/>
                <w:lang w:eastAsia="zh-CN"/>
              </w:rPr>
              <w:t>CA</w:t>
            </w:r>
            <w:r w:rsidRPr="0073594C">
              <w:rPr>
                <w:rFonts w:ascii="Arial" w:eastAsia="宋体" w:hAnsi="Arial"/>
                <w:b/>
                <w:color w:val="000000" w:themeColor="text1"/>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EEE8783" w14:textId="77777777" w:rsidR="00F366EA" w:rsidRPr="0073594C" w:rsidRDefault="00F366EA" w:rsidP="005A4037">
            <w:pPr>
              <w:keepNext/>
              <w:keepLines/>
              <w:spacing w:after="0"/>
              <w:jc w:val="center"/>
              <w:rPr>
                <w:rFonts w:ascii="Arial" w:eastAsia="宋体" w:hAnsi="Arial"/>
                <w:b/>
                <w:color w:val="000000" w:themeColor="text1"/>
                <w:sz w:val="18"/>
              </w:rPr>
            </w:pPr>
            <w:r w:rsidRPr="0073594C">
              <w:rPr>
                <w:rFonts w:ascii="Arial" w:eastAsia="宋体" w:hAnsi="Arial"/>
                <w:b/>
                <w:color w:val="000000" w:themeColor="text1"/>
                <w:sz w:val="18"/>
              </w:rPr>
              <w:t>ΔT</w:t>
            </w:r>
            <w:r w:rsidRPr="0073594C">
              <w:rPr>
                <w:rFonts w:ascii="Arial" w:eastAsia="宋体" w:hAnsi="Arial"/>
                <w:b/>
                <w:color w:val="000000" w:themeColor="text1"/>
                <w:sz w:val="18"/>
                <w:vertAlign w:val="subscript"/>
              </w:rPr>
              <w:t>IB,c</w:t>
            </w:r>
            <w:r w:rsidRPr="0073594C">
              <w:rPr>
                <w:rFonts w:ascii="Arial" w:eastAsia="宋体" w:hAnsi="Arial"/>
                <w:b/>
                <w:color w:val="000000" w:themeColor="text1"/>
                <w:sz w:val="18"/>
              </w:rPr>
              <w:t xml:space="preserve"> for NR bands (dB)</w:t>
            </w:r>
            <w:r w:rsidRPr="0073594C">
              <w:rPr>
                <w:rFonts w:ascii="Arial" w:eastAsia="宋体" w:hAnsi="Arial"/>
                <w:b/>
                <w:color w:val="000000" w:themeColor="text1"/>
                <w:sz w:val="18"/>
                <w:vertAlign w:val="superscript"/>
              </w:rPr>
              <w:t>*</w:t>
            </w:r>
          </w:p>
        </w:tc>
      </w:tr>
      <w:tr w:rsidR="00F366EA" w:rsidRPr="0073594C" w14:paraId="5B9D956D" w14:textId="77777777" w:rsidTr="005A4037">
        <w:trPr>
          <w:jc w:val="center"/>
        </w:trPr>
        <w:tc>
          <w:tcPr>
            <w:tcW w:w="2336" w:type="dxa"/>
            <w:vMerge/>
            <w:tcBorders>
              <w:left w:val="single" w:sz="4" w:space="0" w:color="auto"/>
              <w:bottom w:val="single" w:sz="4" w:space="0" w:color="auto"/>
              <w:right w:val="single" w:sz="4" w:space="0" w:color="auto"/>
            </w:tcBorders>
          </w:tcPr>
          <w:p w14:paraId="71FFB413" w14:textId="77777777" w:rsidR="00F366EA" w:rsidRPr="0073594C" w:rsidRDefault="00F366EA" w:rsidP="005A4037">
            <w:pPr>
              <w:keepNext/>
              <w:keepLines/>
              <w:spacing w:after="0"/>
              <w:jc w:val="center"/>
              <w:rPr>
                <w:rFonts w:ascii="Arial" w:eastAsia="宋体"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9AC21E7" w14:textId="77777777" w:rsidR="00F366EA" w:rsidRPr="0073594C" w:rsidRDefault="00F366EA" w:rsidP="005A4037">
            <w:pPr>
              <w:keepNext/>
              <w:keepLines/>
              <w:spacing w:after="0"/>
              <w:jc w:val="center"/>
              <w:rPr>
                <w:rFonts w:ascii="Arial" w:eastAsia="宋体" w:hAnsi="Arial"/>
                <w:b/>
                <w:color w:val="000000" w:themeColor="text1"/>
                <w:sz w:val="18"/>
              </w:rPr>
            </w:pPr>
            <w:r w:rsidRPr="0073594C">
              <w:rPr>
                <w:rFonts w:ascii="Arial" w:eastAsia="宋体" w:hAnsi="Arial"/>
                <w:b/>
                <w:color w:val="000000" w:themeColor="text1"/>
                <w:sz w:val="18"/>
              </w:rPr>
              <w:t>Component band in order of bands in configuration</w:t>
            </w:r>
            <w:r w:rsidRPr="0073594C">
              <w:rPr>
                <w:rFonts w:ascii="Arial" w:eastAsia="宋体" w:hAnsi="Arial"/>
                <w:b/>
                <w:color w:val="000000" w:themeColor="text1"/>
                <w:sz w:val="18"/>
                <w:vertAlign w:val="superscript"/>
              </w:rPr>
              <w:t>**</w:t>
            </w:r>
          </w:p>
        </w:tc>
      </w:tr>
      <w:tr w:rsidR="00F366EA" w:rsidRPr="0073594C" w14:paraId="42864F2F" w14:textId="77777777" w:rsidTr="005A403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77A4FD6" w14:textId="77777777" w:rsidR="00F366EA" w:rsidRPr="0073594C" w:rsidRDefault="00F366EA" w:rsidP="005A4037">
            <w:pPr>
              <w:keepNext/>
              <w:keepLines/>
              <w:spacing w:after="0"/>
              <w:jc w:val="center"/>
              <w:rPr>
                <w:rFonts w:ascii="Arial" w:eastAsia="宋体" w:hAnsi="Arial"/>
                <w:color w:val="000000" w:themeColor="text1"/>
                <w:sz w:val="18"/>
                <w:lang w:val="en-US" w:eastAsia="zh-CN"/>
              </w:rPr>
            </w:pPr>
            <w:r w:rsidRPr="0073594C">
              <w:rPr>
                <w:rFonts w:ascii="Arial" w:eastAsia="宋体" w:hAnsi="Arial"/>
                <w:color w:val="000000"/>
                <w:sz w:val="18"/>
                <w:lang w:eastAsia="zh-CN"/>
              </w:rPr>
              <w:t>CA_n</w:t>
            </w:r>
            <w:r>
              <w:rPr>
                <w:rFonts w:ascii="Arial" w:eastAsia="宋体" w:hAnsi="Arial"/>
                <w:color w:val="000000"/>
                <w:sz w:val="18"/>
                <w:lang w:eastAsia="zh-CN"/>
              </w:rPr>
              <w:t>3A</w:t>
            </w:r>
            <w:r w:rsidRPr="0073594C">
              <w:rPr>
                <w:rFonts w:ascii="Arial" w:eastAsia="宋体" w:hAnsi="Arial"/>
                <w:color w:val="000000"/>
                <w:sz w:val="18"/>
                <w:lang w:eastAsia="zh-CN"/>
              </w:rPr>
              <w:t>-n</w:t>
            </w:r>
            <w:r>
              <w:rPr>
                <w:rFonts w:ascii="Arial" w:eastAsia="宋体" w:hAnsi="Arial"/>
                <w:color w:val="000000"/>
                <w:sz w:val="18"/>
                <w:lang w:eastAsia="zh-CN"/>
              </w:rPr>
              <w:t>78A</w:t>
            </w:r>
            <w:r w:rsidRPr="0073594C">
              <w:rPr>
                <w:rFonts w:ascii="Arial" w:eastAsia="宋体" w:hAnsi="Arial"/>
                <w:color w:val="000000"/>
                <w:sz w:val="18"/>
                <w:lang w:eastAsia="zh-CN"/>
              </w:rPr>
              <w:t>-n</w:t>
            </w:r>
            <w:r>
              <w:rPr>
                <w:rFonts w:ascii="Arial" w:eastAsia="宋体" w:hAnsi="Arial"/>
                <w:color w:val="000000"/>
                <w:sz w:val="18"/>
                <w:lang w:eastAsia="zh-CN"/>
              </w:rPr>
              <w:t>105A</w:t>
            </w:r>
          </w:p>
        </w:tc>
        <w:tc>
          <w:tcPr>
            <w:tcW w:w="1968" w:type="dxa"/>
            <w:tcBorders>
              <w:top w:val="single" w:sz="4" w:space="0" w:color="auto"/>
              <w:left w:val="single" w:sz="4" w:space="0" w:color="auto"/>
              <w:bottom w:val="single" w:sz="4" w:space="0" w:color="auto"/>
              <w:right w:val="single" w:sz="4" w:space="0" w:color="auto"/>
            </w:tcBorders>
            <w:vAlign w:val="center"/>
          </w:tcPr>
          <w:p w14:paraId="3A55AB65" w14:textId="77777777" w:rsidR="00F366EA" w:rsidRPr="0073594C" w:rsidRDefault="00F366EA" w:rsidP="005A4037">
            <w:pPr>
              <w:keepNext/>
              <w:keepLines/>
              <w:spacing w:after="0"/>
              <w:jc w:val="center"/>
              <w:rPr>
                <w:rFonts w:ascii="Arial" w:eastAsia="宋体" w:hAnsi="Arial"/>
                <w:color w:val="000000" w:themeColor="text1"/>
                <w:sz w:val="18"/>
                <w:lang w:val="en-US" w:eastAsia="zh-CN"/>
              </w:rPr>
            </w:pPr>
            <w:r>
              <w:rPr>
                <w:rFonts w:ascii="Arial" w:eastAsia="宋体" w:hAnsi="Arial"/>
                <w:color w:val="000000" w:themeColor="text1"/>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39D15B1" w14:textId="77777777" w:rsidR="00F366EA" w:rsidRPr="0073594C" w:rsidRDefault="00F366EA" w:rsidP="005A4037">
            <w:pPr>
              <w:keepNext/>
              <w:keepLines/>
              <w:spacing w:after="0"/>
              <w:jc w:val="center"/>
              <w:rPr>
                <w:rFonts w:ascii="Arial" w:eastAsia="宋体" w:hAnsi="Arial"/>
                <w:color w:val="000000" w:themeColor="text1"/>
                <w:sz w:val="18"/>
                <w:lang w:val="en-US" w:eastAsia="zh-CN"/>
              </w:rPr>
            </w:pPr>
            <w:r>
              <w:rPr>
                <w:rFonts w:ascii="Arial" w:eastAsia="宋体" w:hAnsi="Arial"/>
                <w:color w:val="000000" w:themeColor="text1"/>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3C55CC2B" w14:textId="77777777" w:rsidR="00F366EA" w:rsidRPr="0073594C" w:rsidRDefault="00F366EA" w:rsidP="005A4037">
            <w:pPr>
              <w:keepNext/>
              <w:keepLines/>
              <w:spacing w:after="0"/>
              <w:jc w:val="center"/>
              <w:rPr>
                <w:rFonts w:ascii="Arial" w:eastAsia="宋体" w:hAnsi="Arial"/>
                <w:color w:val="000000" w:themeColor="text1"/>
                <w:sz w:val="18"/>
                <w:lang w:val="en-US" w:eastAsia="zh-CN"/>
              </w:rPr>
            </w:pPr>
            <w:r>
              <w:rPr>
                <w:rFonts w:ascii="Arial" w:eastAsia="宋体" w:hAnsi="Arial"/>
                <w:color w:val="000000" w:themeColor="text1"/>
                <w:sz w:val="18"/>
                <w:lang w:val="en-US" w:eastAsia="zh-CN"/>
              </w:rPr>
              <w:t>0.6</w:t>
            </w:r>
          </w:p>
        </w:tc>
      </w:tr>
      <w:tr w:rsidR="00F366EA" w:rsidRPr="0073594C" w14:paraId="454DEF35" w14:textId="77777777" w:rsidTr="005A4037">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35989571" w14:textId="77777777" w:rsidR="00F366EA" w:rsidRPr="0073594C" w:rsidRDefault="00F366EA" w:rsidP="005A4037">
            <w:pPr>
              <w:keepNext/>
              <w:keepLines/>
              <w:spacing w:after="0"/>
              <w:ind w:left="851" w:hanging="851"/>
              <w:rPr>
                <w:rFonts w:ascii="Arial" w:hAnsi="Arial"/>
                <w:color w:val="000000" w:themeColor="text1"/>
                <w:sz w:val="18"/>
                <w:lang w:eastAsia="ja-JP"/>
              </w:rPr>
            </w:pPr>
            <w:r w:rsidRPr="0073594C">
              <w:rPr>
                <w:rFonts w:ascii="Arial" w:hAnsi="Arial"/>
                <w:color w:val="000000" w:themeColor="text1"/>
                <w:sz w:val="18"/>
                <w:lang w:eastAsia="ja-JP"/>
              </w:rPr>
              <w:t>NOTE *:</w:t>
            </w:r>
            <w:r w:rsidRPr="0073594C">
              <w:rPr>
                <w:rFonts w:ascii="Arial" w:hAnsi="Arial"/>
                <w:color w:val="000000" w:themeColor="text1"/>
                <w:sz w:val="18"/>
                <w:lang w:eastAsia="ja-JP"/>
              </w:rPr>
              <w:tab/>
              <w:t>“-” denotes ΔT</w:t>
            </w:r>
            <w:r w:rsidRPr="0073594C">
              <w:rPr>
                <w:rFonts w:ascii="Arial" w:hAnsi="Arial"/>
                <w:color w:val="000000" w:themeColor="text1"/>
                <w:sz w:val="18"/>
                <w:vertAlign w:val="subscript"/>
                <w:lang w:eastAsia="ja-JP"/>
              </w:rPr>
              <w:t>IB,c</w:t>
            </w:r>
            <w:r w:rsidRPr="0073594C">
              <w:rPr>
                <w:rFonts w:ascii="Arial" w:hAnsi="Arial"/>
                <w:color w:val="000000" w:themeColor="text1"/>
                <w:sz w:val="18"/>
                <w:lang w:eastAsia="ja-JP"/>
              </w:rPr>
              <w:t xml:space="preserve"> = 0.</w:t>
            </w:r>
          </w:p>
          <w:p w14:paraId="39A9E1F3" w14:textId="77777777" w:rsidR="00F366EA" w:rsidRPr="0073594C" w:rsidRDefault="00F366EA" w:rsidP="005A4037">
            <w:pPr>
              <w:keepNext/>
              <w:keepLines/>
              <w:spacing w:after="0"/>
              <w:ind w:left="851" w:hanging="851"/>
              <w:rPr>
                <w:rFonts w:ascii="Arial" w:eastAsia="宋体" w:hAnsi="Arial" w:cs="Arial"/>
                <w:color w:val="000000" w:themeColor="text1"/>
                <w:sz w:val="18"/>
                <w:szCs w:val="22"/>
                <w:lang w:val="en-US" w:eastAsia="zh-CN"/>
              </w:rPr>
            </w:pPr>
            <w:r w:rsidRPr="0073594C">
              <w:rPr>
                <w:rFonts w:ascii="Arial" w:eastAsia="等线" w:hAnsi="Arial"/>
                <w:color w:val="000000" w:themeColor="text1"/>
                <w:sz w:val="18"/>
              </w:rPr>
              <w:t>NOTE **:</w:t>
            </w:r>
            <w:r w:rsidRPr="0073594C">
              <w:rPr>
                <w:rFonts w:ascii="Arial" w:eastAsia="等线" w:hAnsi="Arial"/>
                <w:color w:val="000000" w:themeColor="text1"/>
                <w:sz w:val="18"/>
              </w:rPr>
              <w:tab/>
              <w:t>The component band order in the configuration should be listed by the order of NR bands, such as for CA_n1-n3-n5 the band order from left to right is n1, n3 and n5.</w:t>
            </w:r>
          </w:p>
        </w:tc>
      </w:tr>
    </w:tbl>
    <w:p w14:paraId="59DEAC7A" w14:textId="77777777" w:rsidR="00F366EA" w:rsidRPr="0073594C" w:rsidRDefault="00F366EA" w:rsidP="00F366EA">
      <w:pPr>
        <w:keepNext/>
        <w:keepLines/>
        <w:rPr>
          <w:rFonts w:ascii="Arial" w:hAnsi="Arial" w:cs="Arial"/>
        </w:rPr>
      </w:pPr>
    </w:p>
    <w:p w14:paraId="4E8BB78F" w14:textId="642DEAD2" w:rsidR="00F366EA" w:rsidRPr="0073594C" w:rsidRDefault="00F366EA" w:rsidP="00F366EA">
      <w:pPr>
        <w:pStyle w:val="TH"/>
        <w:rPr>
          <w:rFonts w:cs="Arial"/>
          <w:lang w:eastAsia="zh-CN"/>
        </w:rPr>
      </w:pPr>
      <w:r w:rsidRPr="0073594C">
        <w:rPr>
          <w:rFonts w:cs="Arial"/>
        </w:rPr>
        <w:t xml:space="preserve">Table </w:t>
      </w:r>
      <w:r w:rsidRPr="0073594C">
        <w:rPr>
          <w:rFonts w:cs="Arial"/>
          <w:lang w:val="en-US" w:eastAsia="zh-CN"/>
        </w:rPr>
        <w:t>5</w:t>
      </w:r>
      <w:r w:rsidRPr="0073594C">
        <w:rPr>
          <w:rFonts w:cs="Arial"/>
        </w:rPr>
        <w:t>.</w:t>
      </w:r>
      <w:r>
        <w:rPr>
          <w:rFonts w:cs="Arial"/>
          <w:lang w:val="en-US" w:eastAsia="zh-CN"/>
        </w:rPr>
        <w:t>62</w:t>
      </w:r>
      <w:r w:rsidRPr="0073594C">
        <w:rPr>
          <w:rFonts w:cs="Arial"/>
          <w:lang w:val="en-US" w:eastAsia="zh-CN"/>
        </w:rPr>
        <w:t>.1.</w:t>
      </w:r>
      <w:r w:rsidRPr="0073594C">
        <w:rPr>
          <w:rFonts w:cs="Arial"/>
        </w:rPr>
        <w:t>3-2: ΔR</w:t>
      </w:r>
      <w:r w:rsidRPr="0073594C">
        <w:rPr>
          <w:rFonts w:cs="Arial"/>
          <w:vertAlign w:val="subscript"/>
        </w:rPr>
        <w:t>IB</w:t>
      </w:r>
      <w:r w:rsidRPr="0073594C">
        <w:rPr>
          <w:rFonts w:cs="Arial"/>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2124"/>
        <w:gridCol w:w="2095"/>
        <w:gridCol w:w="1450"/>
      </w:tblGrid>
      <w:tr w:rsidR="00F366EA" w:rsidRPr="0073594C" w14:paraId="18508F24" w14:textId="77777777" w:rsidTr="005A4037">
        <w:trPr>
          <w:trHeight w:val="187"/>
          <w:jc w:val="center"/>
        </w:trPr>
        <w:tc>
          <w:tcPr>
            <w:tcW w:w="2551" w:type="dxa"/>
            <w:vMerge w:val="restart"/>
          </w:tcPr>
          <w:p w14:paraId="610DD0B9" w14:textId="77777777" w:rsidR="00F366EA" w:rsidRPr="0073594C" w:rsidRDefault="00F366EA" w:rsidP="005A4037">
            <w:pPr>
              <w:keepNext/>
              <w:keepLines/>
              <w:spacing w:after="0"/>
              <w:jc w:val="center"/>
              <w:rPr>
                <w:rFonts w:ascii="Arial" w:eastAsia="等线" w:hAnsi="Arial"/>
                <w:b/>
                <w:color w:val="000000" w:themeColor="text1"/>
                <w:sz w:val="18"/>
              </w:rPr>
            </w:pPr>
            <w:r w:rsidRPr="0073594C">
              <w:rPr>
                <w:rFonts w:ascii="Arial" w:eastAsia="等线" w:hAnsi="Arial"/>
                <w:b/>
                <w:color w:val="000000" w:themeColor="text1"/>
                <w:sz w:val="18"/>
              </w:rPr>
              <w:t>Inter-band CA combination</w:t>
            </w:r>
          </w:p>
        </w:tc>
        <w:tc>
          <w:tcPr>
            <w:tcW w:w="5666" w:type="dxa"/>
            <w:gridSpan w:val="3"/>
            <w:vAlign w:val="center"/>
          </w:tcPr>
          <w:p w14:paraId="6A0D38FF" w14:textId="77777777" w:rsidR="00F366EA" w:rsidRPr="0073594C" w:rsidRDefault="00F366EA" w:rsidP="005A4037">
            <w:pPr>
              <w:keepNext/>
              <w:keepLines/>
              <w:spacing w:after="0"/>
              <w:jc w:val="center"/>
              <w:rPr>
                <w:rFonts w:ascii="Arial" w:eastAsia="等线" w:hAnsi="Arial"/>
                <w:b/>
                <w:color w:val="000000" w:themeColor="text1"/>
                <w:sz w:val="18"/>
              </w:rPr>
            </w:pPr>
            <w:r w:rsidRPr="0073594C">
              <w:rPr>
                <w:rFonts w:ascii="Arial" w:eastAsia="等线" w:hAnsi="Arial"/>
                <w:b/>
                <w:color w:val="000000" w:themeColor="text1"/>
                <w:sz w:val="18"/>
              </w:rPr>
              <w:t>ΔR</w:t>
            </w:r>
            <w:r w:rsidRPr="0073594C">
              <w:rPr>
                <w:rFonts w:ascii="Arial" w:eastAsia="等线" w:hAnsi="Arial"/>
                <w:b/>
                <w:color w:val="000000" w:themeColor="text1"/>
                <w:sz w:val="18"/>
                <w:vertAlign w:val="subscript"/>
              </w:rPr>
              <w:t>IB,c</w:t>
            </w:r>
            <w:r w:rsidRPr="0073594C">
              <w:rPr>
                <w:rFonts w:ascii="Arial" w:eastAsia="等线" w:hAnsi="Arial"/>
                <w:b/>
                <w:color w:val="000000" w:themeColor="text1"/>
                <w:sz w:val="18"/>
              </w:rPr>
              <w:t xml:space="preserve"> for NR bands (dB)</w:t>
            </w:r>
            <w:r w:rsidRPr="0073594C">
              <w:rPr>
                <w:rFonts w:ascii="Arial" w:eastAsia="等线" w:hAnsi="Arial"/>
                <w:b/>
                <w:color w:val="000000" w:themeColor="text1"/>
                <w:sz w:val="18"/>
                <w:vertAlign w:val="superscript"/>
              </w:rPr>
              <w:t>*</w:t>
            </w:r>
          </w:p>
        </w:tc>
      </w:tr>
      <w:tr w:rsidR="00F366EA" w:rsidRPr="0073594C" w14:paraId="1BBE3E9D" w14:textId="77777777" w:rsidTr="005A4037">
        <w:trPr>
          <w:trHeight w:val="187"/>
          <w:jc w:val="center"/>
        </w:trPr>
        <w:tc>
          <w:tcPr>
            <w:tcW w:w="2551" w:type="dxa"/>
            <w:vMerge/>
            <w:tcBorders>
              <w:bottom w:val="single" w:sz="4" w:space="0" w:color="auto"/>
            </w:tcBorders>
          </w:tcPr>
          <w:p w14:paraId="65901F42" w14:textId="77777777" w:rsidR="00F366EA" w:rsidRPr="0073594C" w:rsidRDefault="00F366EA" w:rsidP="005A4037">
            <w:pPr>
              <w:keepNext/>
              <w:keepLines/>
              <w:spacing w:after="0"/>
              <w:jc w:val="center"/>
              <w:rPr>
                <w:rFonts w:ascii="Arial" w:eastAsia="等线" w:hAnsi="Arial"/>
                <w:b/>
                <w:color w:val="000000" w:themeColor="text1"/>
                <w:sz w:val="18"/>
              </w:rPr>
            </w:pPr>
          </w:p>
        </w:tc>
        <w:tc>
          <w:tcPr>
            <w:tcW w:w="5666" w:type="dxa"/>
            <w:gridSpan w:val="3"/>
            <w:vAlign w:val="center"/>
          </w:tcPr>
          <w:p w14:paraId="650C163E" w14:textId="77777777" w:rsidR="00F366EA" w:rsidRPr="0073594C" w:rsidRDefault="00F366EA" w:rsidP="005A4037">
            <w:pPr>
              <w:keepNext/>
              <w:keepLines/>
              <w:spacing w:after="0"/>
              <w:jc w:val="center"/>
              <w:rPr>
                <w:rFonts w:ascii="Arial" w:eastAsia="等线" w:hAnsi="Arial"/>
                <w:b/>
                <w:color w:val="000000" w:themeColor="text1"/>
                <w:sz w:val="18"/>
              </w:rPr>
            </w:pPr>
            <w:r w:rsidRPr="0073594C">
              <w:rPr>
                <w:rFonts w:ascii="Arial" w:eastAsia="等线" w:hAnsi="Arial"/>
                <w:b/>
                <w:color w:val="000000" w:themeColor="text1"/>
                <w:sz w:val="18"/>
              </w:rPr>
              <w:t>Component band in order of bands in configuration</w:t>
            </w:r>
            <w:r w:rsidRPr="0073594C">
              <w:rPr>
                <w:rFonts w:ascii="Arial" w:eastAsia="等线" w:hAnsi="Arial"/>
                <w:b/>
                <w:color w:val="000000" w:themeColor="text1"/>
                <w:sz w:val="18"/>
                <w:vertAlign w:val="superscript"/>
              </w:rPr>
              <w:t>**</w:t>
            </w:r>
          </w:p>
        </w:tc>
      </w:tr>
      <w:tr w:rsidR="00F366EA" w:rsidRPr="0073594C" w14:paraId="20F96CC4" w14:textId="77777777" w:rsidTr="005A4037">
        <w:trPr>
          <w:trHeight w:val="187"/>
          <w:jc w:val="center"/>
        </w:trPr>
        <w:tc>
          <w:tcPr>
            <w:tcW w:w="2551" w:type="dxa"/>
            <w:tcBorders>
              <w:bottom w:val="single" w:sz="4" w:space="0" w:color="auto"/>
            </w:tcBorders>
            <w:shd w:val="clear" w:color="auto" w:fill="auto"/>
          </w:tcPr>
          <w:p w14:paraId="6C74CAB3" w14:textId="77777777" w:rsidR="00F366EA" w:rsidRPr="0073594C" w:rsidRDefault="00F366EA" w:rsidP="005A4037">
            <w:pPr>
              <w:keepNext/>
              <w:keepLines/>
              <w:spacing w:after="0"/>
              <w:jc w:val="center"/>
              <w:rPr>
                <w:rFonts w:ascii="Arial" w:eastAsia="等线" w:hAnsi="Arial"/>
                <w:color w:val="000000" w:themeColor="text1"/>
                <w:sz w:val="18"/>
              </w:rPr>
            </w:pPr>
            <w:r w:rsidRPr="0073594C">
              <w:rPr>
                <w:rFonts w:ascii="Arial" w:eastAsia="宋体" w:hAnsi="Arial"/>
                <w:color w:val="000000"/>
                <w:sz w:val="18"/>
                <w:lang w:eastAsia="zh-CN"/>
              </w:rPr>
              <w:t>CA_n</w:t>
            </w:r>
            <w:r>
              <w:rPr>
                <w:rFonts w:ascii="Arial" w:eastAsia="宋体" w:hAnsi="Arial"/>
                <w:color w:val="000000"/>
                <w:sz w:val="18"/>
                <w:lang w:eastAsia="zh-CN"/>
              </w:rPr>
              <w:t>3A</w:t>
            </w:r>
            <w:r w:rsidRPr="0073594C">
              <w:rPr>
                <w:rFonts w:ascii="Arial" w:eastAsia="宋体" w:hAnsi="Arial"/>
                <w:color w:val="000000"/>
                <w:sz w:val="18"/>
                <w:lang w:eastAsia="zh-CN"/>
              </w:rPr>
              <w:t>-n</w:t>
            </w:r>
            <w:r>
              <w:rPr>
                <w:rFonts w:ascii="Arial" w:eastAsia="宋体" w:hAnsi="Arial"/>
                <w:color w:val="000000"/>
                <w:sz w:val="18"/>
                <w:lang w:eastAsia="zh-CN"/>
              </w:rPr>
              <w:t>78A</w:t>
            </w:r>
            <w:r w:rsidRPr="0073594C">
              <w:rPr>
                <w:rFonts w:ascii="Arial" w:eastAsia="宋体" w:hAnsi="Arial"/>
                <w:color w:val="000000"/>
                <w:sz w:val="18"/>
                <w:lang w:eastAsia="zh-CN"/>
              </w:rPr>
              <w:t>-n</w:t>
            </w:r>
            <w:r>
              <w:rPr>
                <w:rFonts w:ascii="Arial" w:eastAsia="宋体" w:hAnsi="Arial"/>
                <w:color w:val="000000"/>
                <w:sz w:val="18"/>
                <w:lang w:eastAsia="zh-CN"/>
              </w:rPr>
              <w:t>105A</w:t>
            </w:r>
          </w:p>
        </w:tc>
        <w:tc>
          <w:tcPr>
            <w:tcW w:w="2124" w:type="dxa"/>
            <w:vAlign w:val="center"/>
          </w:tcPr>
          <w:p w14:paraId="579121AC" w14:textId="77777777" w:rsidR="00F366EA" w:rsidRPr="0073594C" w:rsidRDefault="00F366EA" w:rsidP="005A4037">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0.2</w:t>
            </w:r>
          </w:p>
        </w:tc>
        <w:tc>
          <w:tcPr>
            <w:tcW w:w="2095" w:type="dxa"/>
            <w:vAlign w:val="center"/>
          </w:tcPr>
          <w:p w14:paraId="75C5AC02" w14:textId="77777777" w:rsidR="00F366EA" w:rsidRPr="0073594C" w:rsidRDefault="00F366EA" w:rsidP="005A4037">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0.5</w:t>
            </w:r>
          </w:p>
        </w:tc>
        <w:tc>
          <w:tcPr>
            <w:tcW w:w="1447" w:type="dxa"/>
            <w:vAlign w:val="center"/>
          </w:tcPr>
          <w:p w14:paraId="3B64B17A" w14:textId="77777777" w:rsidR="00F366EA" w:rsidRPr="0073594C" w:rsidRDefault="00F366EA" w:rsidP="005A4037">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0.3</w:t>
            </w:r>
          </w:p>
        </w:tc>
      </w:tr>
      <w:tr w:rsidR="00F366EA" w:rsidRPr="0073594C" w14:paraId="7B2568E9" w14:textId="77777777" w:rsidTr="005A4037">
        <w:trPr>
          <w:trHeight w:val="187"/>
          <w:jc w:val="center"/>
        </w:trPr>
        <w:tc>
          <w:tcPr>
            <w:tcW w:w="8220" w:type="dxa"/>
            <w:gridSpan w:val="4"/>
            <w:tcBorders>
              <w:top w:val="single" w:sz="4" w:space="0" w:color="auto"/>
            </w:tcBorders>
            <w:shd w:val="clear" w:color="auto" w:fill="auto"/>
          </w:tcPr>
          <w:p w14:paraId="1BCE4DB5" w14:textId="77777777" w:rsidR="00F366EA" w:rsidRPr="0073594C" w:rsidRDefault="00F366EA" w:rsidP="005A4037">
            <w:pPr>
              <w:keepLines/>
              <w:spacing w:after="0"/>
              <w:ind w:left="870" w:hanging="870"/>
              <w:rPr>
                <w:rFonts w:eastAsia="等线" w:cs="Arial"/>
                <w:color w:val="000000" w:themeColor="text1"/>
                <w:lang w:eastAsia="ja-JP"/>
              </w:rPr>
            </w:pPr>
            <w:r w:rsidRPr="0073594C">
              <w:rPr>
                <w:rFonts w:ascii="Arial" w:eastAsia="等线" w:hAnsi="Arial" w:cs="Arial"/>
                <w:color w:val="000000" w:themeColor="text1"/>
                <w:sz w:val="18"/>
                <w:lang w:eastAsia="ja-JP"/>
              </w:rPr>
              <w:t>NOTE *:</w:t>
            </w:r>
            <w:r w:rsidRPr="0073594C">
              <w:rPr>
                <w:rFonts w:ascii="Arial" w:eastAsia="等线" w:hAnsi="Arial" w:cs="Arial"/>
                <w:color w:val="000000" w:themeColor="text1"/>
                <w:sz w:val="18"/>
                <w:lang w:eastAsia="ja-JP"/>
              </w:rPr>
              <w:tab/>
              <w:t xml:space="preserve"> “-” denotes ΔR</w:t>
            </w:r>
            <w:r w:rsidRPr="0073594C">
              <w:rPr>
                <w:rFonts w:ascii="Arial" w:eastAsia="等线" w:hAnsi="Arial" w:cs="Arial"/>
                <w:color w:val="000000" w:themeColor="text1"/>
                <w:sz w:val="18"/>
                <w:vertAlign w:val="subscript"/>
                <w:lang w:eastAsia="ja-JP"/>
              </w:rPr>
              <w:t>IB,c</w:t>
            </w:r>
            <w:r w:rsidRPr="0073594C">
              <w:rPr>
                <w:rFonts w:ascii="Arial" w:eastAsia="等线" w:hAnsi="Arial" w:cs="Arial"/>
                <w:color w:val="000000" w:themeColor="text1"/>
                <w:sz w:val="18"/>
                <w:lang w:eastAsia="ja-JP"/>
              </w:rPr>
              <w:t xml:space="preserve"> = 0.</w:t>
            </w:r>
          </w:p>
          <w:p w14:paraId="5487DC90" w14:textId="77777777" w:rsidR="00F366EA" w:rsidRPr="0073594C" w:rsidRDefault="00F366EA" w:rsidP="005A4037">
            <w:pPr>
              <w:keepLines/>
              <w:spacing w:after="0"/>
              <w:ind w:left="870" w:hanging="870"/>
              <w:rPr>
                <w:rFonts w:ascii="Arial" w:eastAsia="等线" w:hAnsi="Arial"/>
                <w:color w:val="000000" w:themeColor="text1"/>
                <w:sz w:val="18"/>
                <w:lang w:val="en-US"/>
              </w:rPr>
            </w:pPr>
            <w:r w:rsidRPr="0073594C">
              <w:rPr>
                <w:rFonts w:ascii="Arial" w:eastAsia="等线" w:hAnsi="Arial" w:cs="Arial"/>
                <w:color w:val="000000" w:themeColor="text1"/>
                <w:sz w:val="18"/>
                <w:lang w:eastAsia="ja-JP"/>
              </w:rPr>
              <w:t>NOTE **:</w:t>
            </w:r>
            <w:r w:rsidRPr="0073594C">
              <w:rPr>
                <w:rFonts w:ascii="Arial" w:eastAsia="等线" w:hAnsi="Arial" w:cs="Arial"/>
                <w:color w:val="000000" w:themeColor="text1"/>
                <w:sz w:val="18"/>
                <w:lang w:eastAsia="ja-JP"/>
              </w:rPr>
              <w:tab/>
              <w:t>The component band order in the configuration should be listed by the order of NR bands, such as for CA_n1-n3-n8 the band order from left to right is n1, n3 and n8.</w:t>
            </w:r>
          </w:p>
        </w:tc>
      </w:tr>
    </w:tbl>
    <w:p w14:paraId="6536A25C" w14:textId="77777777" w:rsidR="00F366EA" w:rsidRPr="0073594C" w:rsidRDefault="00F366EA" w:rsidP="00F366EA"/>
    <w:p w14:paraId="7BFF9D07" w14:textId="43B79F3D" w:rsidR="00F366EA" w:rsidRPr="006A0293" w:rsidRDefault="00F366EA" w:rsidP="00F366EA">
      <w:pPr>
        <w:pStyle w:val="31"/>
        <w:rPr>
          <w:rFonts w:cs="Arial"/>
          <w:color w:val="000000" w:themeColor="text1"/>
          <w:szCs w:val="28"/>
        </w:rPr>
      </w:pPr>
      <w:bookmarkStart w:id="653" w:name="_Toc136288569"/>
      <w:r w:rsidRPr="006A0293">
        <w:rPr>
          <w:rFonts w:cs="Arial"/>
          <w:color w:val="000000" w:themeColor="text1"/>
          <w:szCs w:val="28"/>
        </w:rPr>
        <w:t>5.</w:t>
      </w:r>
      <w:r>
        <w:rPr>
          <w:rFonts w:cs="Arial"/>
          <w:color w:val="000000" w:themeColor="text1"/>
          <w:szCs w:val="28"/>
        </w:rPr>
        <w:t>62</w:t>
      </w:r>
      <w:r w:rsidRPr="006A0293">
        <w:rPr>
          <w:rFonts w:cs="Arial"/>
          <w:color w:val="000000" w:themeColor="text1"/>
          <w:szCs w:val="28"/>
        </w:rPr>
        <w:t>.2</w:t>
      </w:r>
      <w:r w:rsidRPr="006A0293">
        <w:rPr>
          <w:rFonts w:cs="Arial"/>
          <w:color w:val="000000" w:themeColor="text1"/>
          <w:szCs w:val="28"/>
        </w:rPr>
        <w:tab/>
        <w:t>Specific for 2 bands UL CA</w:t>
      </w:r>
      <w:bookmarkEnd w:id="653"/>
    </w:p>
    <w:p w14:paraId="18380E2E" w14:textId="7F1A1E16" w:rsidR="00F366EA" w:rsidRPr="006A0293" w:rsidRDefault="00F366EA" w:rsidP="00F366EA">
      <w:pPr>
        <w:pStyle w:val="41"/>
      </w:pPr>
      <w:bookmarkStart w:id="654" w:name="_Toc136288570"/>
      <w:r>
        <w:rPr>
          <w:rFonts w:hint="eastAsia"/>
        </w:rPr>
        <w:t>5.</w:t>
      </w:r>
      <w:r>
        <w:t>62</w:t>
      </w:r>
      <w:r w:rsidRPr="0073594C">
        <w:rPr>
          <w:rFonts w:hint="eastAsia"/>
        </w:rPr>
        <w:t>.</w:t>
      </w:r>
      <w:r w:rsidRPr="0073594C">
        <w:t>2.1</w:t>
      </w:r>
      <w:r w:rsidRPr="0073594C">
        <w:tab/>
      </w:r>
      <w:r w:rsidRPr="0073594C">
        <w:rPr>
          <w:rFonts w:hint="eastAsia"/>
        </w:rPr>
        <w:t>UE co-existence studies</w:t>
      </w:r>
      <w:bookmarkEnd w:id="654"/>
    </w:p>
    <w:p w14:paraId="34AA9BA0" w14:textId="25C4B6D4" w:rsidR="00F366EA" w:rsidRPr="0073594C" w:rsidRDefault="00F366EA" w:rsidP="00F366EA">
      <w:r w:rsidRPr="0073594C">
        <w:t xml:space="preserve">Table </w:t>
      </w:r>
      <w:r>
        <w:rPr>
          <w:rFonts w:hint="eastAsia"/>
          <w:lang w:val="en-US" w:eastAsia="zh-CN"/>
        </w:rPr>
        <w:t>5.</w:t>
      </w:r>
      <w:r>
        <w:rPr>
          <w:lang w:val="en-US" w:eastAsia="zh-CN"/>
        </w:rPr>
        <w:t>62</w:t>
      </w:r>
      <w:r w:rsidRPr="0073594C">
        <w:rPr>
          <w:rFonts w:hint="eastAsia"/>
          <w:lang w:val="en-US" w:eastAsia="zh-CN"/>
        </w:rPr>
        <w:t>.2</w:t>
      </w:r>
      <w:r w:rsidRPr="0073594C">
        <w:rPr>
          <w:lang w:eastAsia="zh-CN"/>
        </w:rPr>
        <w:t>.</w:t>
      </w:r>
      <w:r>
        <w:rPr>
          <w:lang w:eastAsia="zh-CN"/>
        </w:rPr>
        <w:t>1</w:t>
      </w:r>
      <w:r w:rsidRPr="0073594C">
        <w:t>-1 lists B</w:t>
      </w:r>
      <w:r w:rsidRPr="0073594C">
        <w:rPr>
          <w:rFonts w:hint="eastAsia"/>
          <w:lang w:eastAsia="ja-JP"/>
        </w:rPr>
        <w:t xml:space="preserve">and </w:t>
      </w:r>
      <w:r w:rsidRPr="0073594C">
        <w:rPr>
          <w:lang w:val="en-US" w:eastAsia="zh-CN"/>
        </w:rPr>
        <w:t>n</w:t>
      </w:r>
      <w:r>
        <w:rPr>
          <w:lang w:val="en-US" w:eastAsia="zh-CN"/>
        </w:rPr>
        <w:t>3</w:t>
      </w:r>
      <w:r w:rsidRPr="0073594C">
        <w:rPr>
          <w:rFonts w:hint="eastAsia"/>
          <w:lang w:eastAsia="ja-JP"/>
        </w:rPr>
        <w:t xml:space="preserve"> </w:t>
      </w:r>
      <w:r w:rsidRPr="0073594C">
        <w:t>+ B</w:t>
      </w:r>
      <w:r w:rsidRPr="0073594C">
        <w:rPr>
          <w:rFonts w:hint="eastAsia"/>
          <w:lang w:eastAsia="ja-JP"/>
        </w:rPr>
        <w:t xml:space="preserve">and </w:t>
      </w:r>
      <w:r w:rsidRPr="0073594C">
        <w:rPr>
          <w:lang w:val="en-US" w:eastAsia="zh-CN"/>
        </w:rPr>
        <w:t>n</w:t>
      </w:r>
      <w:r>
        <w:rPr>
          <w:lang w:val="en-US" w:eastAsia="zh-CN"/>
        </w:rPr>
        <w:t>78</w:t>
      </w:r>
      <w:r w:rsidRPr="0073594C">
        <w:rPr>
          <w:lang w:val="en-US" w:eastAsia="zh-CN"/>
        </w:rPr>
        <w:t xml:space="preserve"> 2UL bands CA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order IMD f</w:t>
      </w:r>
      <w:r>
        <w:t>or the UE coexistence analysis.</w:t>
      </w:r>
    </w:p>
    <w:p w14:paraId="10210FA3" w14:textId="0EB82198" w:rsidR="00F366EA" w:rsidRPr="0073594C" w:rsidRDefault="00F366EA" w:rsidP="00F366EA">
      <w:r>
        <w:t>Table 5.62</w:t>
      </w:r>
      <w:r w:rsidRPr="0073594C">
        <w:t>.2.</w:t>
      </w:r>
      <w:r>
        <w:t>1</w:t>
      </w:r>
      <w:r w:rsidRPr="0073594C">
        <w:t>-2 lists B</w:t>
      </w:r>
      <w:r w:rsidRPr="0073594C">
        <w:rPr>
          <w:rFonts w:hint="eastAsia"/>
          <w:lang w:eastAsia="ja-JP"/>
        </w:rPr>
        <w:t xml:space="preserve">and </w:t>
      </w:r>
      <w:r w:rsidRPr="0073594C">
        <w:rPr>
          <w:lang w:val="en-US" w:eastAsia="zh-CN"/>
        </w:rPr>
        <w:t>n</w:t>
      </w:r>
      <w:r>
        <w:rPr>
          <w:lang w:val="en-US" w:eastAsia="zh-CN"/>
        </w:rPr>
        <w:t>3</w:t>
      </w:r>
      <w:r w:rsidRPr="0073594C">
        <w:rPr>
          <w:rFonts w:hint="eastAsia"/>
          <w:lang w:eastAsia="ja-JP"/>
        </w:rPr>
        <w:t xml:space="preserve"> </w:t>
      </w:r>
      <w:r w:rsidRPr="0073594C">
        <w:t>+ B</w:t>
      </w:r>
      <w:r w:rsidRPr="0073594C">
        <w:rPr>
          <w:rFonts w:hint="eastAsia"/>
          <w:lang w:eastAsia="ja-JP"/>
        </w:rPr>
        <w:t xml:space="preserve">and </w:t>
      </w:r>
      <w:r w:rsidRPr="0073594C">
        <w:rPr>
          <w:lang w:val="en-US" w:eastAsia="zh-CN"/>
        </w:rPr>
        <w:t>n</w:t>
      </w:r>
      <w:r>
        <w:rPr>
          <w:lang w:val="en-US" w:eastAsia="zh-CN"/>
        </w:rPr>
        <w:t>105 2UL bands CA</w:t>
      </w:r>
      <w:r w:rsidRPr="0073594C">
        <w:t xml:space="preserve">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order IMD f</w:t>
      </w:r>
      <w:r>
        <w:t>or the UE coexistence analysis.</w:t>
      </w:r>
    </w:p>
    <w:p w14:paraId="3CFBA404" w14:textId="71748CE2" w:rsidR="00F366EA" w:rsidRPr="0073594C" w:rsidRDefault="00F366EA" w:rsidP="00F366EA">
      <w:r>
        <w:t>Table 5.62</w:t>
      </w:r>
      <w:r w:rsidRPr="0073594C">
        <w:t>.2.</w:t>
      </w:r>
      <w:r>
        <w:t>1</w:t>
      </w:r>
      <w:r w:rsidRPr="0073594C">
        <w:t>-3 lists B</w:t>
      </w:r>
      <w:r w:rsidRPr="0073594C">
        <w:rPr>
          <w:rFonts w:hint="eastAsia"/>
          <w:lang w:eastAsia="ja-JP"/>
        </w:rPr>
        <w:t xml:space="preserve">and </w:t>
      </w:r>
      <w:r w:rsidRPr="0073594C">
        <w:rPr>
          <w:lang w:val="en-US" w:eastAsia="zh-CN"/>
        </w:rPr>
        <w:t>n</w:t>
      </w:r>
      <w:r>
        <w:rPr>
          <w:lang w:val="en-US" w:eastAsia="zh-CN"/>
        </w:rPr>
        <w:t xml:space="preserve">78 </w:t>
      </w:r>
      <w:r w:rsidRPr="0073594C">
        <w:t>+ B</w:t>
      </w:r>
      <w:r w:rsidRPr="0073594C">
        <w:rPr>
          <w:rFonts w:hint="eastAsia"/>
          <w:lang w:eastAsia="ja-JP"/>
        </w:rPr>
        <w:t xml:space="preserve">and </w:t>
      </w:r>
      <w:r w:rsidRPr="0073594C">
        <w:rPr>
          <w:lang w:val="en-US" w:eastAsia="zh-CN"/>
        </w:rPr>
        <w:t>n</w:t>
      </w:r>
      <w:r>
        <w:rPr>
          <w:lang w:val="en-US" w:eastAsia="zh-CN"/>
        </w:rPr>
        <w:t>105 2UL bands CA</w:t>
      </w:r>
      <w:r w:rsidRPr="0073594C">
        <w:t xml:space="preserve">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order IMD f</w:t>
      </w:r>
      <w:r>
        <w:t>or the UE coexistence analysis.</w:t>
      </w:r>
    </w:p>
    <w:p w14:paraId="1CD00E1D" w14:textId="11ADBDB1" w:rsidR="00F366EA" w:rsidRPr="0073594C" w:rsidRDefault="00F366EA" w:rsidP="00F366EA">
      <w:pPr>
        <w:jc w:val="center"/>
        <w:rPr>
          <w:lang w:eastAsia="zh-CN"/>
        </w:rPr>
      </w:pPr>
      <w:r w:rsidRPr="0073594C">
        <w:rPr>
          <w:rFonts w:ascii="Arial" w:hAnsi="Arial" w:cs="Arial"/>
          <w:b/>
          <w:bCs/>
          <w:lang w:val="en-US"/>
        </w:rPr>
        <w:t xml:space="preserve">Table </w:t>
      </w:r>
      <w:r w:rsidRPr="0073594C">
        <w:rPr>
          <w:rFonts w:ascii="Arial" w:hAnsi="Arial" w:cs="Arial" w:hint="eastAsia"/>
          <w:b/>
          <w:bCs/>
          <w:lang w:val="en-US" w:eastAsia="zh-CN"/>
        </w:rPr>
        <w:t>5.</w:t>
      </w:r>
      <w:r>
        <w:rPr>
          <w:rFonts w:ascii="Arial" w:hAnsi="Arial" w:cs="Arial"/>
          <w:b/>
          <w:bCs/>
          <w:lang w:val="en-US" w:eastAsia="zh-CN"/>
        </w:rPr>
        <w:t>62</w:t>
      </w:r>
      <w:r w:rsidRPr="0073594C">
        <w:rPr>
          <w:rFonts w:ascii="Arial" w:hAnsi="Arial" w:cs="Arial"/>
          <w:b/>
          <w:bCs/>
          <w:lang w:val="en-US" w:eastAsia="zh-CN"/>
        </w:rPr>
        <w:t>.2</w:t>
      </w:r>
      <w:r w:rsidRPr="0073594C">
        <w:rPr>
          <w:rFonts w:ascii="Arial" w:hAnsi="Arial" w:cs="Arial"/>
          <w:b/>
          <w:bCs/>
          <w:lang w:val="en-US"/>
        </w:rPr>
        <w:t>.</w:t>
      </w:r>
      <w:r>
        <w:rPr>
          <w:rFonts w:ascii="Arial" w:hAnsi="Arial" w:cs="Arial"/>
          <w:b/>
          <w:bCs/>
          <w:lang w:val="en-US" w:eastAsia="zh-CN"/>
        </w:rPr>
        <w:t>1</w:t>
      </w:r>
      <w:r w:rsidRPr="0073594C">
        <w:rPr>
          <w:rFonts w:ascii="Arial" w:hAnsi="Arial" w:cs="Arial"/>
          <w:b/>
          <w:bCs/>
          <w:lang w:val="en-US"/>
        </w:rPr>
        <w:t xml:space="preserve">-1: Band </w:t>
      </w:r>
      <w:r w:rsidRPr="0073594C">
        <w:rPr>
          <w:rFonts w:ascii="Arial" w:hAnsi="Arial" w:cs="Arial"/>
          <w:b/>
          <w:bCs/>
          <w:lang w:val="en-US" w:eastAsia="zh-CN"/>
        </w:rPr>
        <w:t>n</w:t>
      </w:r>
      <w:r>
        <w:rPr>
          <w:rFonts w:ascii="Arial" w:hAnsi="Arial" w:cs="Arial"/>
          <w:b/>
          <w:bCs/>
          <w:lang w:val="en-US" w:eastAsia="zh-CN"/>
        </w:rPr>
        <w:t>3</w:t>
      </w:r>
      <w:r w:rsidRPr="0073594C">
        <w:rPr>
          <w:rFonts w:ascii="Arial" w:hAnsi="Arial" w:cs="Arial"/>
          <w:b/>
          <w:bCs/>
          <w:lang w:val="en-US"/>
        </w:rPr>
        <w:t xml:space="preserve"> and Band </w:t>
      </w:r>
      <w:r w:rsidRPr="0073594C">
        <w:rPr>
          <w:rFonts w:ascii="Arial" w:hAnsi="Arial" w:cs="Arial"/>
          <w:b/>
          <w:bCs/>
          <w:lang w:val="en-US" w:eastAsia="zh-CN"/>
        </w:rPr>
        <w:t>n</w:t>
      </w:r>
      <w:r>
        <w:rPr>
          <w:rFonts w:ascii="Arial" w:hAnsi="Arial" w:cs="Arial"/>
          <w:b/>
          <w:bCs/>
          <w:lang w:val="en-US" w:eastAsia="zh-CN"/>
        </w:rPr>
        <w:t>78</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harmonics and IMD products</w:t>
      </w:r>
    </w:p>
    <w:tbl>
      <w:tblPr>
        <w:tblW w:w="10060" w:type="dxa"/>
        <w:tblInd w:w="113" w:type="dxa"/>
        <w:tblLook w:val="04A0" w:firstRow="1" w:lastRow="0" w:firstColumn="1" w:lastColumn="0" w:noHBand="0" w:noVBand="1"/>
      </w:tblPr>
      <w:tblGrid>
        <w:gridCol w:w="2547"/>
        <w:gridCol w:w="1843"/>
        <w:gridCol w:w="1842"/>
        <w:gridCol w:w="1985"/>
        <w:gridCol w:w="1843"/>
      </w:tblGrid>
      <w:tr w:rsidR="00F366EA" w:rsidRPr="0073594C" w14:paraId="5067FCA0" w14:textId="77777777" w:rsidTr="005A4037">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BA2E25" w14:textId="77777777" w:rsidR="00F366EA" w:rsidRPr="0073594C" w:rsidRDefault="00F366EA" w:rsidP="005A4037">
            <w:pPr>
              <w:spacing w:after="0"/>
              <w:rPr>
                <w:rFonts w:ascii="Arial" w:hAnsi="Arial" w:cs="Arial"/>
                <w:b/>
                <w:bCs/>
                <w:color w:val="000000"/>
                <w:sz w:val="18"/>
                <w:szCs w:val="18"/>
                <w:lang w:val="en-US" w:eastAsia="ja-JP"/>
              </w:rPr>
            </w:pPr>
            <w:r>
              <w:rPr>
                <w:rFonts w:ascii="Arial" w:hAnsi="Arial" w:cs="Arial"/>
                <w:b/>
                <w:bCs/>
                <w:color w:val="000000"/>
                <w:sz w:val="18"/>
                <w:szCs w:val="18"/>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258949D0" w14:textId="77777777" w:rsidR="00F366EA" w:rsidRPr="0073594C" w:rsidRDefault="00F366EA"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fx_low</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1EE17A85" w14:textId="77777777" w:rsidR="00F366EA" w:rsidRPr="0073594C" w:rsidRDefault="00F366EA"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fx_high</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4B25FE82" w14:textId="77777777" w:rsidR="00F366EA" w:rsidRPr="0073594C" w:rsidRDefault="00F366EA"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fy_low</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0BA191EE" w14:textId="77777777" w:rsidR="00F366EA" w:rsidRPr="0073594C" w:rsidRDefault="00F366EA"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fy_high</w:t>
            </w:r>
          </w:p>
        </w:tc>
      </w:tr>
      <w:tr w:rsidR="00F366EA" w:rsidRPr="0073594C" w14:paraId="2913BC2F"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0536390"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UL Frequency [MHz]</w:t>
            </w:r>
          </w:p>
        </w:tc>
        <w:tc>
          <w:tcPr>
            <w:tcW w:w="1843" w:type="dxa"/>
            <w:tcBorders>
              <w:top w:val="nil"/>
              <w:left w:val="nil"/>
              <w:bottom w:val="single" w:sz="4" w:space="0" w:color="auto"/>
              <w:right w:val="single" w:sz="4" w:space="0" w:color="auto"/>
            </w:tcBorders>
            <w:shd w:val="clear" w:color="auto" w:fill="auto"/>
            <w:noWrap/>
            <w:vAlign w:val="center"/>
          </w:tcPr>
          <w:p w14:paraId="5A1F5232"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1710</w:t>
            </w:r>
          </w:p>
        </w:tc>
        <w:tc>
          <w:tcPr>
            <w:tcW w:w="1842" w:type="dxa"/>
            <w:tcBorders>
              <w:top w:val="nil"/>
              <w:left w:val="nil"/>
              <w:bottom w:val="single" w:sz="4" w:space="0" w:color="auto"/>
              <w:right w:val="single" w:sz="4" w:space="0" w:color="auto"/>
            </w:tcBorders>
            <w:shd w:val="clear" w:color="auto" w:fill="auto"/>
            <w:noWrap/>
            <w:vAlign w:val="center"/>
          </w:tcPr>
          <w:p w14:paraId="7EA11B8E"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1785</w:t>
            </w:r>
          </w:p>
        </w:tc>
        <w:tc>
          <w:tcPr>
            <w:tcW w:w="1985" w:type="dxa"/>
            <w:tcBorders>
              <w:top w:val="nil"/>
              <w:left w:val="nil"/>
              <w:bottom w:val="single" w:sz="4" w:space="0" w:color="auto"/>
              <w:right w:val="single" w:sz="4" w:space="0" w:color="auto"/>
            </w:tcBorders>
            <w:shd w:val="clear" w:color="auto" w:fill="auto"/>
            <w:noWrap/>
            <w:vAlign w:val="center"/>
          </w:tcPr>
          <w:p w14:paraId="05AB1D29"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3300</w:t>
            </w:r>
          </w:p>
        </w:tc>
        <w:tc>
          <w:tcPr>
            <w:tcW w:w="1843" w:type="dxa"/>
            <w:tcBorders>
              <w:top w:val="nil"/>
              <w:left w:val="nil"/>
              <w:bottom w:val="single" w:sz="4" w:space="0" w:color="auto"/>
              <w:right w:val="single" w:sz="4" w:space="0" w:color="auto"/>
            </w:tcBorders>
            <w:shd w:val="clear" w:color="auto" w:fill="auto"/>
            <w:noWrap/>
            <w:vAlign w:val="center"/>
          </w:tcPr>
          <w:p w14:paraId="108A6A11"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3800</w:t>
            </w:r>
          </w:p>
        </w:tc>
      </w:tr>
      <w:tr w:rsidR="00F366EA" w:rsidRPr="0073594C" w14:paraId="4137402B"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5271EC7"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DL Frequency [MHz]</w:t>
            </w:r>
          </w:p>
        </w:tc>
        <w:tc>
          <w:tcPr>
            <w:tcW w:w="1843" w:type="dxa"/>
            <w:tcBorders>
              <w:top w:val="nil"/>
              <w:left w:val="nil"/>
              <w:bottom w:val="single" w:sz="4" w:space="0" w:color="auto"/>
              <w:right w:val="single" w:sz="4" w:space="0" w:color="auto"/>
            </w:tcBorders>
            <w:shd w:val="clear" w:color="auto" w:fill="auto"/>
            <w:noWrap/>
            <w:vAlign w:val="center"/>
          </w:tcPr>
          <w:p w14:paraId="78D4B1F9"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1805</w:t>
            </w:r>
          </w:p>
        </w:tc>
        <w:tc>
          <w:tcPr>
            <w:tcW w:w="1842" w:type="dxa"/>
            <w:tcBorders>
              <w:top w:val="nil"/>
              <w:left w:val="nil"/>
              <w:bottom w:val="single" w:sz="4" w:space="0" w:color="auto"/>
              <w:right w:val="single" w:sz="4" w:space="0" w:color="auto"/>
            </w:tcBorders>
            <w:shd w:val="clear" w:color="auto" w:fill="auto"/>
            <w:noWrap/>
            <w:vAlign w:val="center"/>
          </w:tcPr>
          <w:p w14:paraId="12BC9D10"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1880</w:t>
            </w:r>
          </w:p>
        </w:tc>
        <w:tc>
          <w:tcPr>
            <w:tcW w:w="1985" w:type="dxa"/>
            <w:tcBorders>
              <w:top w:val="nil"/>
              <w:left w:val="nil"/>
              <w:bottom w:val="single" w:sz="4" w:space="0" w:color="auto"/>
              <w:right w:val="single" w:sz="4" w:space="0" w:color="auto"/>
            </w:tcBorders>
            <w:shd w:val="clear" w:color="auto" w:fill="auto"/>
            <w:noWrap/>
            <w:vAlign w:val="center"/>
          </w:tcPr>
          <w:p w14:paraId="68E22F2C"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3300</w:t>
            </w:r>
          </w:p>
        </w:tc>
        <w:tc>
          <w:tcPr>
            <w:tcW w:w="1843" w:type="dxa"/>
            <w:tcBorders>
              <w:top w:val="nil"/>
              <w:left w:val="nil"/>
              <w:bottom w:val="single" w:sz="4" w:space="0" w:color="auto"/>
              <w:right w:val="single" w:sz="4" w:space="0" w:color="auto"/>
            </w:tcBorders>
            <w:shd w:val="clear" w:color="auto" w:fill="auto"/>
            <w:noWrap/>
            <w:vAlign w:val="center"/>
          </w:tcPr>
          <w:p w14:paraId="4838AC4F"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3800</w:t>
            </w:r>
          </w:p>
        </w:tc>
      </w:tr>
      <w:tr w:rsidR="00F366EA" w:rsidRPr="0073594C" w14:paraId="74A17A64"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FA599EB"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2nd order IMD products</w:t>
            </w:r>
          </w:p>
        </w:tc>
        <w:tc>
          <w:tcPr>
            <w:tcW w:w="1843" w:type="dxa"/>
            <w:tcBorders>
              <w:top w:val="nil"/>
              <w:left w:val="nil"/>
              <w:bottom w:val="single" w:sz="4" w:space="0" w:color="auto"/>
              <w:right w:val="single" w:sz="4" w:space="0" w:color="auto"/>
            </w:tcBorders>
            <w:shd w:val="clear" w:color="auto" w:fill="auto"/>
            <w:noWrap/>
            <w:vAlign w:val="center"/>
          </w:tcPr>
          <w:p w14:paraId="0F0EC695"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fx_high|</w:t>
            </w:r>
          </w:p>
        </w:tc>
        <w:tc>
          <w:tcPr>
            <w:tcW w:w="1842" w:type="dxa"/>
            <w:tcBorders>
              <w:top w:val="nil"/>
              <w:left w:val="nil"/>
              <w:bottom w:val="single" w:sz="4" w:space="0" w:color="auto"/>
              <w:right w:val="single" w:sz="4" w:space="0" w:color="auto"/>
            </w:tcBorders>
            <w:shd w:val="clear" w:color="auto" w:fill="auto"/>
            <w:noWrap/>
            <w:vAlign w:val="center"/>
          </w:tcPr>
          <w:p w14:paraId="44E4FF7F"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fx_low|</w:t>
            </w:r>
          </w:p>
        </w:tc>
        <w:tc>
          <w:tcPr>
            <w:tcW w:w="1985" w:type="dxa"/>
            <w:tcBorders>
              <w:top w:val="nil"/>
              <w:left w:val="nil"/>
              <w:bottom w:val="single" w:sz="4" w:space="0" w:color="auto"/>
              <w:right w:val="single" w:sz="4" w:space="0" w:color="auto"/>
            </w:tcBorders>
            <w:shd w:val="clear" w:color="auto" w:fill="auto"/>
            <w:noWrap/>
            <w:vAlign w:val="center"/>
          </w:tcPr>
          <w:p w14:paraId="202A7BE9"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fx_low|</w:t>
            </w:r>
          </w:p>
        </w:tc>
        <w:tc>
          <w:tcPr>
            <w:tcW w:w="1843" w:type="dxa"/>
            <w:tcBorders>
              <w:top w:val="nil"/>
              <w:left w:val="nil"/>
              <w:bottom w:val="single" w:sz="4" w:space="0" w:color="auto"/>
              <w:right w:val="single" w:sz="4" w:space="0" w:color="auto"/>
            </w:tcBorders>
            <w:shd w:val="clear" w:color="auto" w:fill="auto"/>
            <w:noWrap/>
            <w:vAlign w:val="center"/>
          </w:tcPr>
          <w:p w14:paraId="18E06C25"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fx_high|</w:t>
            </w:r>
          </w:p>
        </w:tc>
      </w:tr>
      <w:tr w:rsidR="00F366EA" w:rsidRPr="0073594C" w14:paraId="0FE9F6B1"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1E13BF2"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68C5A939"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1515</w:t>
            </w:r>
          </w:p>
        </w:tc>
        <w:tc>
          <w:tcPr>
            <w:tcW w:w="1842" w:type="dxa"/>
            <w:tcBorders>
              <w:top w:val="nil"/>
              <w:left w:val="nil"/>
              <w:bottom w:val="single" w:sz="4" w:space="0" w:color="auto"/>
              <w:right w:val="single" w:sz="4" w:space="0" w:color="auto"/>
            </w:tcBorders>
            <w:shd w:val="clear" w:color="auto" w:fill="auto"/>
            <w:noWrap/>
            <w:vAlign w:val="center"/>
          </w:tcPr>
          <w:p w14:paraId="01F9E8B8"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2090</w:t>
            </w:r>
          </w:p>
        </w:tc>
        <w:tc>
          <w:tcPr>
            <w:tcW w:w="1985" w:type="dxa"/>
            <w:tcBorders>
              <w:top w:val="nil"/>
              <w:left w:val="nil"/>
              <w:bottom w:val="single" w:sz="4" w:space="0" w:color="auto"/>
              <w:right w:val="single" w:sz="4" w:space="0" w:color="auto"/>
            </w:tcBorders>
            <w:shd w:val="clear" w:color="auto" w:fill="auto"/>
            <w:noWrap/>
            <w:vAlign w:val="center"/>
          </w:tcPr>
          <w:p w14:paraId="6B619BBB"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5010</w:t>
            </w:r>
          </w:p>
        </w:tc>
        <w:tc>
          <w:tcPr>
            <w:tcW w:w="1843" w:type="dxa"/>
            <w:tcBorders>
              <w:top w:val="nil"/>
              <w:left w:val="nil"/>
              <w:bottom w:val="single" w:sz="4" w:space="0" w:color="auto"/>
              <w:right w:val="single" w:sz="4" w:space="0" w:color="auto"/>
            </w:tcBorders>
            <w:shd w:val="clear" w:color="auto" w:fill="auto"/>
            <w:noWrap/>
            <w:vAlign w:val="center"/>
          </w:tcPr>
          <w:p w14:paraId="1AA03A51"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5585</w:t>
            </w:r>
          </w:p>
        </w:tc>
      </w:tr>
      <w:tr w:rsidR="00F366EA" w:rsidRPr="0073594C" w14:paraId="51D39339"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DA99FCC"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0F641121"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fy_high|</w:t>
            </w:r>
          </w:p>
        </w:tc>
        <w:tc>
          <w:tcPr>
            <w:tcW w:w="1842" w:type="dxa"/>
            <w:tcBorders>
              <w:top w:val="nil"/>
              <w:left w:val="nil"/>
              <w:bottom w:val="single" w:sz="4" w:space="0" w:color="auto"/>
              <w:right w:val="single" w:sz="4" w:space="0" w:color="auto"/>
            </w:tcBorders>
            <w:shd w:val="clear" w:color="auto" w:fill="auto"/>
            <w:noWrap/>
            <w:vAlign w:val="center"/>
          </w:tcPr>
          <w:p w14:paraId="0CF1E56D"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fy_low|</w:t>
            </w:r>
          </w:p>
        </w:tc>
        <w:tc>
          <w:tcPr>
            <w:tcW w:w="1985" w:type="dxa"/>
            <w:tcBorders>
              <w:top w:val="nil"/>
              <w:left w:val="nil"/>
              <w:bottom w:val="single" w:sz="4" w:space="0" w:color="auto"/>
              <w:right w:val="single" w:sz="4" w:space="0" w:color="auto"/>
            </w:tcBorders>
            <w:shd w:val="clear" w:color="auto" w:fill="auto"/>
            <w:noWrap/>
            <w:vAlign w:val="center"/>
          </w:tcPr>
          <w:p w14:paraId="36FB302F"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fx_high|</w:t>
            </w:r>
          </w:p>
        </w:tc>
        <w:tc>
          <w:tcPr>
            <w:tcW w:w="1843" w:type="dxa"/>
            <w:tcBorders>
              <w:top w:val="nil"/>
              <w:left w:val="nil"/>
              <w:bottom w:val="single" w:sz="4" w:space="0" w:color="auto"/>
              <w:right w:val="single" w:sz="4" w:space="0" w:color="auto"/>
            </w:tcBorders>
            <w:shd w:val="clear" w:color="auto" w:fill="auto"/>
            <w:noWrap/>
            <w:vAlign w:val="center"/>
          </w:tcPr>
          <w:p w14:paraId="5D744DA5"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 fx_low|</w:t>
            </w:r>
          </w:p>
        </w:tc>
      </w:tr>
      <w:tr w:rsidR="00F366EA" w:rsidRPr="0073594C" w14:paraId="68BED50F"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CC3DB35"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40BD5081" w14:textId="77777777" w:rsidR="00F366EA" w:rsidRPr="00763B7B" w:rsidRDefault="00F366EA" w:rsidP="005A4037">
            <w:pPr>
              <w:spacing w:after="0"/>
              <w:jc w:val="center"/>
              <w:rPr>
                <w:rFonts w:ascii="Arial" w:hAnsi="Arial" w:cs="Arial"/>
                <w:color w:val="000000"/>
                <w:sz w:val="18"/>
                <w:szCs w:val="18"/>
                <w:highlight w:val="yellow"/>
                <w:lang w:val="en-US" w:eastAsia="ja-JP"/>
              </w:rPr>
            </w:pPr>
            <w:r>
              <w:rPr>
                <w:rFonts w:ascii="Arial" w:hAnsi="Arial" w:cs="Arial"/>
                <w:color w:val="000000"/>
                <w:sz w:val="16"/>
                <w:szCs w:val="16"/>
              </w:rPr>
              <w:t>380</w:t>
            </w:r>
          </w:p>
        </w:tc>
        <w:tc>
          <w:tcPr>
            <w:tcW w:w="1842" w:type="dxa"/>
            <w:tcBorders>
              <w:top w:val="nil"/>
              <w:left w:val="nil"/>
              <w:bottom w:val="single" w:sz="4" w:space="0" w:color="auto"/>
              <w:right w:val="single" w:sz="4" w:space="0" w:color="auto"/>
            </w:tcBorders>
            <w:shd w:val="clear" w:color="auto" w:fill="auto"/>
            <w:noWrap/>
            <w:vAlign w:val="center"/>
          </w:tcPr>
          <w:p w14:paraId="39C62CF2" w14:textId="77777777" w:rsidR="00F366EA" w:rsidRPr="00763B7B" w:rsidRDefault="00F366EA" w:rsidP="005A4037">
            <w:pPr>
              <w:spacing w:after="0"/>
              <w:jc w:val="center"/>
              <w:rPr>
                <w:rFonts w:ascii="Arial" w:hAnsi="Arial" w:cs="Arial"/>
                <w:color w:val="000000"/>
                <w:sz w:val="18"/>
                <w:szCs w:val="18"/>
                <w:highlight w:val="yellow"/>
                <w:lang w:val="en-US" w:eastAsia="ja-JP"/>
              </w:rPr>
            </w:pPr>
            <w:r>
              <w:rPr>
                <w:rFonts w:ascii="Arial" w:hAnsi="Arial" w:cs="Arial"/>
                <w:color w:val="000000"/>
                <w:sz w:val="16"/>
                <w:szCs w:val="16"/>
              </w:rPr>
              <w:t>270</w:t>
            </w:r>
          </w:p>
        </w:tc>
        <w:tc>
          <w:tcPr>
            <w:tcW w:w="1985" w:type="dxa"/>
            <w:tcBorders>
              <w:top w:val="nil"/>
              <w:left w:val="nil"/>
              <w:bottom w:val="single" w:sz="4" w:space="0" w:color="auto"/>
              <w:right w:val="single" w:sz="4" w:space="0" w:color="auto"/>
            </w:tcBorders>
            <w:shd w:val="clear" w:color="auto" w:fill="auto"/>
            <w:noWrap/>
            <w:vAlign w:val="center"/>
          </w:tcPr>
          <w:p w14:paraId="02B70FB7"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4815</w:t>
            </w:r>
          </w:p>
        </w:tc>
        <w:tc>
          <w:tcPr>
            <w:tcW w:w="1843" w:type="dxa"/>
            <w:tcBorders>
              <w:top w:val="nil"/>
              <w:left w:val="nil"/>
              <w:bottom w:val="single" w:sz="4" w:space="0" w:color="auto"/>
              <w:right w:val="single" w:sz="4" w:space="0" w:color="auto"/>
            </w:tcBorders>
            <w:shd w:val="clear" w:color="auto" w:fill="auto"/>
            <w:noWrap/>
            <w:vAlign w:val="center"/>
          </w:tcPr>
          <w:p w14:paraId="43E2A41D"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5890</w:t>
            </w:r>
          </w:p>
        </w:tc>
      </w:tr>
      <w:tr w:rsidR="00F366EA" w:rsidRPr="0073594C" w14:paraId="0607C22D"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C00A033"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3F0EB91E"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fy_low|</w:t>
            </w:r>
          </w:p>
        </w:tc>
        <w:tc>
          <w:tcPr>
            <w:tcW w:w="1842" w:type="dxa"/>
            <w:tcBorders>
              <w:top w:val="nil"/>
              <w:left w:val="nil"/>
              <w:bottom w:val="single" w:sz="4" w:space="0" w:color="auto"/>
              <w:right w:val="single" w:sz="4" w:space="0" w:color="auto"/>
            </w:tcBorders>
            <w:shd w:val="clear" w:color="auto" w:fill="auto"/>
            <w:noWrap/>
            <w:vAlign w:val="center"/>
          </w:tcPr>
          <w:p w14:paraId="32E07FA7"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fy_high|</w:t>
            </w:r>
          </w:p>
        </w:tc>
        <w:tc>
          <w:tcPr>
            <w:tcW w:w="1985" w:type="dxa"/>
            <w:tcBorders>
              <w:top w:val="nil"/>
              <w:left w:val="nil"/>
              <w:bottom w:val="single" w:sz="4" w:space="0" w:color="auto"/>
              <w:right w:val="single" w:sz="4" w:space="0" w:color="auto"/>
            </w:tcBorders>
            <w:shd w:val="clear" w:color="auto" w:fill="auto"/>
            <w:noWrap/>
            <w:vAlign w:val="center"/>
          </w:tcPr>
          <w:p w14:paraId="698DF5A5"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fx_low|</w:t>
            </w:r>
          </w:p>
        </w:tc>
        <w:tc>
          <w:tcPr>
            <w:tcW w:w="1843" w:type="dxa"/>
            <w:tcBorders>
              <w:top w:val="nil"/>
              <w:left w:val="nil"/>
              <w:bottom w:val="single" w:sz="4" w:space="0" w:color="auto"/>
              <w:right w:val="single" w:sz="4" w:space="0" w:color="auto"/>
            </w:tcBorders>
            <w:shd w:val="clear" w:color="auto" w:fill="auto"/>
            <w:noWrap/>
            <w:vAlign w:val="center"/>
          </w:tcPr>
          <w:p w14:paraId="06159BD4"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 fx_high|</w:t>
            </w:r>
          </w:p>
        </w:tc>
      </w:tr>
      <w:tr w:rsidR="00F366EA" w:rsidRPr="0073594C" w14:paraId="04FEF8BC"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2B0E7A0"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07B2D692"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6720</w:t>
            </w:r>
          </w:p>
        </w:tc>
        <w:tc>
          <w:tcPr>
            <w:tcW w:w="1842" w:type="dxa"/>
            <w:tcBorders>
              <w:top w:val="nil"/>
              <w:left w:val="nil"/>
              <w:bottom w:val="single" w:sz="4" w:space="0" w:color="auto"/>
              <w:right w:val="single" w:sz="4" w:space="0" w:color="auto"/>
            </w:tcBorders>
            <w:shd w:val="clear" w:color="auto" w:fill="auto"/>
            <w:noWrap/>
            <w:vAlign w:val="center"/>
          </w:tcPr>
          <w:p w14:paraId="72DE52D0"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7370</w:t>
            </w:r>
          </w:p>
        </w:tc>
        <w:tc>
          <w:tcPr>
            <w:tcW w:w="1985" w:type="dxa"/>
            <w:tcBorders>
              <w:top w:val="nil"/>
              <w:left w:val="nil"/>
              <w:bottom w:val="single" w:sz="4" w:space="0" w:color="auto"/>
              <w:right w:val="single" w:sz="4" w:space="0" w:color="auto"/>
            </w:tcBorders>
            <w:shd w:val="clear" w:color="auto" w:fill="auto"/>
            <w:noWrap/>
            <w:vAlign w:val="center"/>
          </w:tcPr>
          <w:p w14:paraId="561BE31B"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8310</w:t>
            </w:r>
          </w:p>
        </w:tc>
        <w:tc>
          <w:tcPr>
            <w:tcW w:w="1843" w:type="dxa"/>
            <w:tcBorders>
              <w:top w:val="nil"/>
              <w:left w:val="nil"/>
              <w:bottom w:val="single" w:sz="4" w:space="0" w:color="auto"/>
              <w:right w:val="single" w:sz="4" w:space="0" w:color="auto"/>
            </w:tcBorders>
            <w:shd w:val="clear" w:color="auto" w:fill="auto"/>
            <w:noWrap/>
            <w:vAlign w:val="center"/>
          </w:tcPr>
          <w:p w14:paraId="06E4723B"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9385</w:t>
            </w:r>
          </w:p>
        </w:tc>
      </w:tr>
      <w:tr w:rsidR="00F366EA" w:rsidRPr="0073594C" w14:paraId="3DE58AE1"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498F9B9"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Two-tone 4th order IMD products</w:t>
            </w:r>
          </w:p>
        </w:tc>
        <w:tc>
          <w:tcPr>
            <w:tcW w:w="1843" w:type="dxa"/>
            <w:tcBorders>
              <w:top w:val="nil"/>
              <w:left w:val="nil"/>
              <w:bottom w:val="single" w:sz="4" w:space="0" w:color="auto"/>
              <w:right w:val="single" w:sz="4" w:space="0" w:color="auto"/>
            </w:tcBorders>
            <w:shd w:val="clear" w:color="auto" w:fill="FFFFFF" w:themeFill="background1"/>
            <w:noWrap/>
            <w:vAlign w:val="center"/>
          </w:tcPr>
          <w:p w14:paraId="3BB0F53D"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|3*fx_low –1* fy_high|</w:t>
            </w:r>
          </w:p>
        </w:tc>
        <w:tc>
          <w:tcPr>
            <w:tcW w:w="1842" w:type="dxa"/>
            <w:tcBorders>
              <w:top w:val="nil"/>
              <w:left w:val="nil"/>
              <w:bottom w:val="single" w:sz="4" w:space="0" w:color="auto"/>
              <w:right w:val="single" w:sz="4" w:space="0" w:color="auto"/>
            </w:tcBorders>
            <w:shd w:val="clear" w:color="auto" w:fill="auto"/>
            <w:noWrap/>
            <w:vAlign w:val="center"/>
          </w:tcPr>
          <w:p w14:paraId="0EBD067F"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|3*fx_high – 1*fy_low|</w:t>
            </w:r>
          </w:p>
        </w:tc>
        <w:tc>
          <w:tcPr>
            <w:tcW w:w="1985" w:type="dxa"/>
            <w:tcBorders>
              <w:top w:val="nil"/>
              <w:left w:val="nil"/>
              <w:bottom w:val="single" w:sz="4" w:space="0" w:color="auto"/>
              <w:right w:val="single" w:sz="4" w:space="0" w:color="auto"/>
            </w:tcBorders>
            <w:shd w:val="clear" w:color="auto" w:fill="auto"/>
            <w:noWrap/>
            <w:vAlign w:val="center"/>
          </w:tcPr>
          <w:p w14:paraId="04AEE7BE"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|3*fy_low – 1*fx_high|</w:t>
            </w:r>
          </w:p>
        </w:tc>
        <w:tc>
          <w:tcPr>
            <w:tcW w:w="1843" w:type="dxa"/>
            <w:tcBorders>
              <w:top w:val="nil"/>
              <w:left w:val="nil"/>
              <w:bottom w:val="single" w:sz="4" w:space="0" w:color="auto"/>
              <w:right w:val="single" w:sz="4" w:space="0" w:color="auto"/>
            </w:tcBorders>
            <w:shd w:val="clear" w:color="auto" w:fill="auto"/>
            <w:noWrap/>
            <w:vAlign w:val="center"/>
          </w:tcPr>
          <w:p w14:paraId="44FD20F1"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|3*fy_high – 1*fx_low|</w:t>
            </w:r>
          </w:p>
        </w:tc>
      </w:tr>
      <w:tr w:rsidR="00F366EA" w:rsidRPr="0073594C" w14:paraId="4EAAB737"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A0D9E99"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678A2AA6"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1330</w:t>
            </w:r>
          </w:p>
        </w:tc>
        <w:tc>
          <w:tcPr>
            <w:tcW w:w="1842" w:type="dxa"/>
            <w:tcBorders>
              <w:top w:val="nil"/>
              <w:left w:val="nil"/>
              <w:bottom w:val="single" w:sz="4" w:space="0" w:color="auto"/>
              <w:right w:val="single" w:sz="4" w:space="0" w:color="auto"/>
            </w:tcBorders>
            <w:shd w:val="clear" w:color="auto" w:fill="auto"/>
            <w:noWrap/>
            <w:vAlign w:val="center"/>
          </w:tcPr>
          <w:p w14:paraId="3A92FEB1"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2055</w:t>
            </w:r>
          </w:p>
        </w:tc>
        <w:tc>
          <w:tcPr>
            <w:tcW w:w="1985" w:type="dxa"/>
            <w:tcBorders>
              <w:top w:val="nil"/>
              <w:left w:val="nil"/>
              <w:bottom w:val="single" w:sz="4" w:space="0" w:color="auto"/>
              <w:right w:val="single" w:sz="4" w:space="0" w:color="auto"/>
            </w:tcBorders>
            <w:shd w:val="clear" w:color="auto" w:fill="auto"/>
            <w:noWrap/>
            <w:vAlign w:val="center"/>
          </w:tcPr>
          <w:p w14:paraId="3441A4B8"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8115</w:t>
            </w:r>
          </w:p>
        </w:tc>
        <w:tc>
          <w:tcPr>
            <w:tcW w:w="1843" w:type="dxa"/>
            <w:tcBorders>
              <w:top w:val="nil"/>
              <w:left w:val="nil"/>
              <w:bottom w:val="single" w:sz="4" w:space="0" w:color="auto"/>
              <w:right w:val="single" w:sz="4" w:space="0" w:color="auto"/>
            </w:tcBorders>
            <w:shd w:val="clear" w:color="auto" w:fill="auto"/>
            <w:noWrap/>
            <w:vAlign w:val="center"/>
          </w:tcPr>
          <w:p w14:paraId="5558E735"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9690</w:t>
            </w:r>
          </w:p>
        </w:tc>
      </w:tr>
      <w:tr w:rsidR="00F366EA" w:rsidRPr="0073594C" w14:paraId="6D67FCF2"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643A674"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6C557213"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–2* fy_high|</w:t>
            </w:r>
          </w:p>
        </w:tc>
        <w:tc>
          <w:tcPr>
            <w:tcW w:w="1842" w:type="dxa"/>
            <w:tcBorders>
              <w:top w:val="nil"/>
              <w:left w:val="nil"/>
              <w:bottom w:val="single" w:sz="4" w:space="0" w:color="auto"/>
              <w:right w:val="single" w:sz="4" w:space="0" w:color="auto"/>
            </w:tcBorders>
            <w:shd w:val="clear" w:color="auto" w:fill="auto"/>
            <w:noWrap/>
            <w:vAlign w:val="center"/>
          </w:tcPr>
          <w:p w14:paraId="25063D1D"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–2* fy_low|</w:t>
            </w:r>
          </w:p>
        </w:tc>
        <w:tc>
          <w:tcPr>
            <w:tcW w:w="1985" w:type="dxa"/>
            <w:tcBorders>
              <w:top w:val="nil"/>
              <w:left w:val="nil"/>
              <w:bottom w:val="single" w:sz="4" w:space="0" w:color="auto"/>
              <w:right w:val="single" w:sz="4" w:space="0" w:color="auto"/>
            </w:tcBorders>
            <w:shd w:val="clear" w:color="auto" w:fill="auto"/>
            <w:noWrap/>
            <w:vAlign w:val="center"/>
          </w:tcPr>
          <w:p w14:paraId="7B633EE6"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+2* fy_low|</w:t>
            </w:r>
          </w:p>
        </w:tc>
        <w:tc>
          <w:tcPr>
            <w:tcW w:w="1843" w:type="dxa"/>
            <w:tcBorders>
              <w:top w:val="nil"/>
              <w:left w:val="nil"/>
              <w:bottom w:val="single" w:sz="4" w:space="0" w:color="auto"/>
              <w:right w:val="single" w:sz="4" w:space="0" w:color="auto"/>
            </w:tcBorders>
            <w:shd w:val="clear" w:color="auto" w:fill="auto"/>
            <w:noWrap/>
            <w:vAlign w:val="center"/>
          </w:tcPr>
          <w:p w14:paraId="2970F4B1"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+2* fy_high|</w:t>
            </w:r>
          </w:p>
        </w:tc>
      </w:tr>
      <w:tr w:rsidR="00F366EA" w:rsidRPr="0073594C" w14:paraId="77132373"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95FB72A"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7802ABC8" w14:textId="77777777" w:rsidR="00F366EA" w:rsidRPr="00EA26FA" w:rsidRDefault="00F366EA" w:rsidP="005A4037">
            <w:pPr>
              <w:spacing w:after="0"/>
              <w:jc w:val="center"/>
              <w:rPr>
                <w:rFonts w:ascii="Arial" w:hAnsi="Arial" w:cs="Arial"/>
                <w:color w:val="000000"/>
                <w:sz w:val="18"/>
                <w:szCs w:val="18"/>
                <w:highlight w:val="yellow"/>
                <w:lang w:val="en-US" w:eastAsia="ja-JP"/>
              </w:rPr>
            </w:pPr>
            <w:r>
              <w:rPr>
                <w:rFonts w:ascii="Arial" w:hAnsi="Arial" w:cs="Arial"/>
                <w:color w:val="000000"/>
                <w:sz w:val="16"/>
                <w:szCs w:val="16"/>
              </w:rPr>
              <w:t>4180</w:t>
            </w:r>
          </w:p>
        </w:tc>
        <w:tc>
          <w:tcPr>
            <w:tcW w:w="1842" w:type="dxa"/>
            <w:tcBorders>
              <w:top w:val="nil"/>
              <w:left w:val="nil"/>
              <w:bottom w:val="single" w:sz="4" w:space="0" w:color="auto"/>
              <w:right w:val="single" w:sz="4" w:space="0" w:color="auto"/>
            </w:tcBorders>
            <w:shd w:val="clear" w:color="auto" w:fill="auto"/>
            <w:noWrap/>
            <w:vAlign w:val="center"/>
          </w:tcPr>
          <w:p w14:paraId="19851C95" w14:textId="77777777" w:rsidR="00F366EA" w:rsidRPr="00EA26FA" w:rsidRDefault="00F366EA" w:rsidP="005A4037">
            <w:pPr>
              <w:spacing w:after="0"/>
              <w:jc w:val="center"/>
              <w:rPr>
                <w:rFonts w:ascii="Arial" w:hAnsi="Arial" w:cs="Arial"/>
                <w:color w:val="000000"/>
                <w:sz w:val="18"/>
                <w:szCs w:val="18"/>
                <w:highlight w:val="yellow"/>
                <w:lang w:val="en-US" w:eastAsia="ja-JP"/>
              </w:rPr>
            </w:pPr>
            <w:r>
              <w:rPr>
                <w:rFonts w:ascii="Arial" w:hAnsi="Arial" w:cs="Arial"/>
                <w:color w:val="000000"/>
                <w:sz w:val="16"/>
                <w:szCs w:val="16"/>
              </w:rPr>
              <w:t>3030</w:t>
            </w:r>
          </w:p>
        </w:tc>
        <w:tc>
          <w:tcPr>
            <w:tcW w:w="1985" w:type="dxa"/>
            <w:tcBorders>
              <w:top w:val="nil"/>
              <w:left w:val="nil"/>
              <w:bottom w:val="single" w:sz="4" w:space="0" w:color="auto"/>
              <w:right w:val="single" w:sz="4" w:space="0" w:color="auto"/>
            </w:tcBorders>
            <w:shd w:val="clear" w:color="auto" w:fill="auto"/>
            <w:noWrap/>
            <w:vAlign w:val="center"/>
          </w:tcPr>
          <w:p w14:paraId="22A63C99"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10020</w:t>
            </w:r>
          </w:p>
        </w:tc>
        <w:tc>
          <w:tcPr>
            <w:tcW w:w="1843" w:type="dxa"/>
            <w:tcBorders>
              <w:top w:val="nil"/>
              <w:left w:val="nil"/>
              <w:bottom w:val="single" w:sz="4" w:space="0" w:color="auto"/>
              <w:right w:val="single" w:sz="4" w:space="0" w:color="auto"/>
            </w:tcBorders>
            <w:shd w:val="clear" w:color="auto" w:fill="auto"/>
            <w:noWrap/>
            <w:vAlign w:val="center"/>
          </w:tcPr>
          <w:p w14:paraId="5E6F8376"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11170</w:t>
            </w:r>
          </w:p>
        </w:tc>
      </w:tr>
      <w:tr w:rsidR="00F366EA" w:rsidRPr="0073594C" w14:paraId="158AB8A6"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443EDF6"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2D0CC186"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|3*fx_low +1* fy_low|</w:t>
            </w:r>
          </w:p>
        </w:tc>
        <w:tc>
          <w:tcPr>
            <w:tcW w:w="1842" w:type="dxa"/>
            <w:tcBorders>
              <w:top w:val="nil"/>
              <w:left w:val="nil"/>
              <w:bottom w:val="single" w:sz="4" w:space="0" w:color="auto"/>
              <w:right w:val="single" w:sz="4" w:space="0" w:color="auto"/>
            </w:tcBorders>
            <w:shd w:val="clear" w:color="auto" w:fill="auto"/>
            <w:noWrap/>
            <w:vAlign w:val="center"/>
          </w:tcPr>
          <w:p w14:paraId="5D68EC46"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|3*fx_high + 1*fy_high|</w:t>
            </w:r>
          </w:p>
        </w:tc>
        <w:tc>
          <w:tcPr>
            <w:tcW w:w="1985" w:type="dxa"/>
            <w:tcBorders>
              <w:top w:val="nil"/>
              <w:left w:val="nil"/>
              <w:bottom w:val="single" w:sz="4" w:space="0" w:color="auto"/>
              <w:right w:val="single" w:sz="4" w:space="0" w:color="auto"/>
            </w:tcBorders>
            <w:shd w:val="clear" w:color="auto" w:fill="auto"/>
            <w:noWrap/>
            <w:vAlign w:val="center"/>
          </w:tcPr>
          <w:p w14:paraId="1D3D14EB"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|3*fy_low + 1*fx_low|</w:t>
            </w:r>
          </w:p>
        </w:tc>
        <w:tc>
          <w:tcPr>
            <w:tcW w:w="1843" w:type="dxa"/>
            <w:tcBorders>
              <w:top w:val="nil"/>
              <w:left w:val="nil"/>
              <w:bottom w:val="single" w:sz="4" w:space="0" w:color="auto"/>
              <w:right w:val="single" w:sz="4" w:space="0" w:color="auto"/>
            </w:tcBorders>
            <w:shd w:val="clear" w:color="auto" w:fill="auto"/>
            <w:noWrap/>
            <w:vAlign w:val="center"/>
          </w:tcPr>
          <w:p w14:paraId="4B584CE5"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|3*fy_high + 1*fx_high|</w:t>
            </w:r>
          </w:p>
        </w:tc>
      </w:tr>
      <w:tr w:rsidR="00F366EA" w:rsidRPr="0073594C" w14:paraId="7FAEDA5E"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5DA686A"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26E44F26"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8430</w:t>
            </w:r>
          </w:p>
        </w:tc>
        <w:tc>
          <w:tcPr>
            <w:tcW w:w="1842" w:type="dxa"/>
            <w:tcBorders>
              <w:top w:val="nil"/>
              <w:left w:val="nil"/>
              <w:bottom w:val="single" w:sz="4" w:space="0" w:color="auto"/>
              <w:right w:val="single" w:sz="4" w:space="0" w:color="auto"/>
            </w:tcBorders>
            <w:shd w:val="clear" w:color="auto" w:fill="auto"/>
            <w:noWrap/>
            <w:vAlign w:val="center"/>
          </w:tcPr>
          <w:p w14:paraId="1FBD37D4"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9155</w:t>
            </w:r>
          </w:p>
        </w:tc>
        <w:tc>
          <w:tcPr>
            <w:tcW w:w="1985" w:type="dxa"/>
            <w:tcBorders>
              <w:top w:val="nil"/>
              <w:left w:val="nil"/>
              <w:bottom w:val="single" w:sz="4" w:space="0" w:color="auto"/>
              <w:right w:val="single" w:sz="4" w:space="0" w:color="auto"/>
            </w:tcBorders>
            <w:shd w:val="clear" w:color="auto" w:fill="auto"/>
            <w:noWrap/>
            <w:vAlign w:val="center"/>
          </w:tcPr>
          <w:p w14:paraId="39137D62"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11610</w:t>
            </w:r>
          </w:p>
        </w:tc>
        <w:tc>
          <w:tcPr>
            <w:tcW w:w="1843" w:type="dxa"/>
            <w:tcBorders>
              <w:top w:val="nil"/>
              <w:left w:val="nil"/>
              <w:bottom w:val="single" w:sz="4" w:space="0" w:color="auto"/>
              <w:right w:val="single" w:sz="4" w:space="0" w:color="auto"/>
            </w:tcBorders>
            <w:shd w:val="clear" w:color="auto" w:fill="auto"/>
            <w:noWrap/>
            <w:vAlign w:val="center"/>
          </w:tcPr>
          <w:p w14:paraId="3BBDE960"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13185</w:t>
            </w:r>
          </w:p>
        </w:tc>
      </w:tr>
      <w:tr w:rsidR="00F366EA" w:rsidRPr="0073594C" w14:paraId="26FFEE3A"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1FC47D3"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765C5745"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|fx_low – 4*fy_high|</w:t>
            </w:r>
          </w:p>
        </w:tc>
        <w:tc>
          <w:tcPr>
            <w:tcW w:w="1842" w:type="dxa"/>
            <w:tcBorders>
              <w:top w:val="nil"/>
              <w:left w:val="nil"/>
              <w:bottom w:val="single" w:sz="4" w:space="0" w:color="auto"/>
              <w:right w:val="single" w:sz="4" w:space="0" w:color="auto"/>
            </w:tcBorders>
            <w:shd w:val="clear" w:color="auto" w:fill="auto"/>
            <w:noWrap/>
            <w:vAlign w:val="center"/>
          </w:tcPr>
          <w:p w14:paraId="4F8CE861"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|fx_high – 4*fy_low|</w:t>
            </w:r>
          </w:p>
        </w:tc>
        <w:tc>
          <w:tcPr>
            <w:tcW w:w="1985" w:type="dxa"/>
            <w:tcBorders>
              <w:top w:val="nil"/>
              <w:left w:val="nil"/>
              <w:bottom w:val="single" w:sz="4" w:space="0" w:color="auto"/>
              <w:right w:val="single" w:sz="4" w:space="0" w:color="auto"/>
            </w:tcBorders>
            <w:shd w:val="clear" w:color="auto" w:fill="auto"/>
            <w:noWrap/>
            <w:vAlign w:val="center"/>
          </w:tcPr>
          <w:p w14:paraId="6BBBA3E2"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4*fx_high|</w:t>
            </w:r>
          </w:p>
        </w:tc>
        <w:tc>
          <w:tcPr>
            <w:tcW w:w="1843" w:type="dxa"/>
            <w:tcBorders>
              <w:top w:val="nil"/>
              <w:left w:val="nil"/>
              <w:bottom w:val="single" w:sz="4" w:space="0" w:color="auto"/>
              <w:right w:val="single" w:sz="4" w:space="0" w:color="auto"/>
            </w:tcBorders>
            <w:shd w:val="clear" w:color="auto" w:fill="auto"/>
            <w:noWrap/>
            <w:vAlign w:val="center"/>
          </w:tcPr>
          <w:p w14:paraId="188AFC5B"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4*fx_low|</w:t>
            </w:r>
          </w:p>
        </w:tc>
      </w:tr>
      <w:tr w:rsidR="00F366EA" w:rsidRPr="0073594C" w14:paraId="40B18FB8"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362DF44"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431C1662"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13490</w:t>
            </w:r>
          </w:p>
        </w:tc>
        <w:tc>
          <w:tcPr>
            <w:tcW w:w="1842" w:type="dxa"/>
            <w:tcBorders>
              <w:top w:val="nil"/>
              <w:left w:val="nil"/>
              <w:bottom w:val="single" w:sz="4" w:space="0" w:color="auto"/>
              <w:right w:val="single" w:sz="4" w:space="0" w:color="auto"/>
            </w:tcBorders>
            <w:shd w:val="clear" w:color="auto" w:fill="auto"/>
            <w:noWrap/>
            <w:vAlign w:val="center"/>
          </w:tcPr>
          <w:p w14:paraId="27938FE9"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11415</w:t>
            </w:r>
          </w:p>
        </w:tc>
        <w:tc>
          <w:tcPr>
            <w:tcW w:w="1985" w:type="dxa"/>
            <w:tcBorders>
              <w:top w:val="nil"/>
              <w:left w:val="nil"/>
              <w:bottom w:val="single" w:sz="4" w:space="0" w:color="auto"/>
              <w:right w:val="single" w:sz="4" w:space="0" w:color="auto"/>
            </w:tcBorders>
            <w:shd w:val="clear" w:color="auto" w:fill="auto"/>
            <w:noWrap/>
            <w:vAlign w:val="center"/>
          </w:tcPr>
          <w:p w14:paraId="63049D1B"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3840</w:t>
            </w:r>
          </w:p>
        </w:tc>
        <w:tc>
          <w:tcPr>
            <w:tcW w:w="1843" w:type="dxa"/>
            <w:tcBorders>
              <w:top w:val="nil"/>
              <w:left w:val="nil"/>
              <w:bottom w:val="single" w:sz="4" w:space="0" w:color="auto"/>
              <w:right w:val="single" w:sz="4" w:space="0" w:color="auto"/>
            </w:tcBorders>
            <w:shd w:val="clear" w:color="auto" w:fill="auto"/>
            <w:noWrap/>
            <w:vAlign w:val="center"/>
          </w:tcPr>
          <w:p w14:paraId="430C0F3E"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3040</w:t>
            </w:r>
          </w:p>
        </w:tc>
      </w:tr>
      <w:tr w:rsidR="00F366EA" w:rsidRPr="0073594C" w14:paraId="007F20C8"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6E369A5"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0D58DD0D"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- 3*fy_high|</w:t>
            </w:r>
          </w:p>
        </w:tc>
        <w:tc>
          <w:tcPr>
            <w:tcW w:w="1842" w:type="dxa"/>
            <w:tcBorders>
              <w:top w:val="nil"/>
              <w:left w:val="nil"/>
              <w:bottom w:val="single" w:sz="4" w:space="0" w:color="auto"/>
              <w:right w:val="single" w:sz="4" w:space="0" w:color="auto"/>
            </w:tcBorders>
            <w:shd w:val="clear" w:color="auto" w:fill="auto"/>
            <w:noWrap/>
            <w:vAlign w:val="center"/>
          </w:tcPr>
          <w:p w14:paraId="2524E3D0"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- 3*fy_low|</w:t>
            </w:r>
          </w:p>
        </w:tc>
        <w:tc>
          <w:tcPr>
            <w:tcW w:w="1985" w:type="dxa"/>
            <w:tcBorders>
              <w:top w:val="nil"/>
              <w:left w:val="nil"/>
              <w:bottom w:val="single" w:sz="4" w:space="0" w:color="auto"/>
              <w:right w:val="single" w:sz="4" w:space="0" w:color="auto"/>
            </w:tcBorders>
            <w:shd w:val="clear" w:color="auto" w:fill="auto"/>
            <w:noWrap/>
            <w:vAlign w:val="center"/>
          </w:tcPr>
          <w:p w14:paraId="13445CDC"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- 3*fx_high|</w:t>
            </w:r>
          </w:p>
        </w:tc>
        <w:tc>
          <w:tcPr>
            <w:tcW w:w="1843" w:type="dxa"/>
            <w:tcBorders>
              <w:top w:val="nil"/>
              <w:left w:val="nil"/>
              <w:bottom w:val="single" w:sz="4" w:space="0" w:color="auto"/>
              <w:right w:val="single" w:sz="4" w:space="0" w:color="auto"/>
            </w:tcBorders>
            <w:shd w:val="clear" w:color="auto" w:fill="auto"/>
            <w:noWrap/>
            <w:vAlign w:val="center"/>
          </w:tcPr>
          <w:p w14:paraId="40AB2389"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-3*fx_low|</w:t>
            </w:r>
          </w:p>
        </w:tc>
      </w:tr>
      <w:tr w:rsidR="00F366EA" w:rsidRPr="0073594C" w14:paraId="5CC8B647"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8193C40"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6B292170"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7980</w:t>
            </w:r>
          </w:p>
        </w:tc>
        <w:tc>
          <w:tcPr>
            <w:tcW w:w="1842" w:type="dxa"/>
            <w:tcBorders>
              <w:top w:val="nil"/>
              <w:left w:val="nil"/>
              <w:bottom w:val="single" w:sz="4" w:space="0" w:color="auto"/>
              <w:right w:val="single" w:sz="4" w:space="0" w:color="auto"/>
            </w:tcBorders>
            <w:shd w:val="clear" w:color="auto" w:fill="auto"/>
            <w:noWrap/>
            <w:vAlign w:val="center"/>
          </w:tcPr>
          <w:p w14:paraId="23F4C841"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6330</w:t>
            </w:r>
          </w:p>
        </w:tc>
        <w:tc>
          <w:tcPr>
            <w:tcW w:w="1985" w:type="dxa"/>
            <w:tcBorders>
              <w:top w:val="nil"/>
              <w:left w:val="nil"/>
              <w:bottom w:val="single" w:sz="4" w:space="0" w:color="auto"/>
              <w:right w:val="single" w:sz="4" w:space="0" w:color="auto"/>
            </w:tcBorders>
            <w:shd w:val="clear" w:color="auto" w:fill="auto"/>
            <w:noWrap/>
            <w:vAlign w:val="center"/>
          </w:tcPr>
          <w:p w14:paraId="00B3198B"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1245</w:t>
            </w:r>
          </w:p>
        </w:tc>
        <w:tc>
          <w:tcPr>
            <w:tcW w:w="1843" w:type="dxa"/>
            <w:tcBorders>
              <w:top w:val="nil"/>
              <w:left w:val="nil"/>
              <w:bottom w:val="single" w:sz="4" w:space="0" w:color="auto"/>
              <w:right w:val="single" w:sz="4" w:space="0" w:color="auto"/>
            </w:tcBorders>
            <w:shd w:val="clear" w:color="auto" w:fill="auto"/>
            <w:noWrap/>
            <w:vAlign w:val="center"/>
          </w:tcPr>
          <w:p w14:paraId="71E79840"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2470</w:t>
            </w:r>
          </w:p>
        </w:tc>
      </w:tr>
      <w:tr w:rsidR="00F366EA" w:rsidRPr="0073594C" w14:paraId="65EFD92D"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B059DE2"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4186A3A5"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|fx_low + 4*fy_low|</w:t>
            </w:r>
          </w:p>
        </w:tc>
        <w:tc>
          <w:tcPr>
            <w:tcW w:w="1842" w:type="dxa"/>
            <w:tcBorders>
              <w:top w:val="nil"/>
              <w:left w:val="nil"/>
              <w:bottom w:val="single" w:sz="4" w:space="0" w:color="auto"/>
              <w:right w:val="single" w:sz="4" w:space="0" w:color="auto"/>
            </w:tcBorders>
            <w:shd w:val="clear" w:color="auto" w:fill="auto"/>
            <w:noWrap/>
            <w:vAlign w:val="center"/>
          </w:tcPr>
          <w:p w14:paraId="6540C1C9"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|fx_high + 4*fy_high|</w:t>
            </w:r>
          </w:p>
        </w:tc>
        <w:tc>
          <w:tcPr>
            <w:tcW w:w="1985" w:type="dxa"/>
            <w:tcBorders>
              <w:top w:val="nil"/>
              <w:left w:val="nil"/>
              <w:bottom w:val="single" w:sz="4" w:space="0" w:color="auto"/>
              <w:right w:val="single" w:sz="4" w:space="0" w:color="auto"/>
            </w:tcBorders>
            <w:shd w:val="clear" w:color="auto" w:fill="auto"/>
            <w:noWrap/>
            <w:vAlign w:val="center"/>
          </w:tcPr>
          <w:p w14:paraId="00573BDA"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+ 4*fx_low|</w:t>
            </w:r>
          </w:p>
        </w:tc>
        <w:tc>
          <w:tcPr>
            <w:tcW w:w="1843" w:type="dxa"/>
            <w:tcBorders>
              <w:top w:val="nil"/>
              <w:left w:val="nil"/>
              <w:bottom w:val="single" w:sz="4" w:space="0" w:color="auto"/>
              <w:right w:val="single" w:sz="4" w:space="0" w:color="auto"/>
            </w:tcBorders>
            <w:shd w:val="clear" w:color="auto" w:fill="auto"/>
            <w:noWrap/>
            <w:vAlign w:val="center"/>
          </w:tcPr>
          <w:p w14:paraId="2D9FC907"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+ 4*fx_high|</w:t>
            </w:r>
          </w:p>
        </w:tc>
      </w:tr>
      <w:tr w:rsidR="00F366EA" w:rsidRPr="0073594C" w14:paraId="696A6D51"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D6B6E16"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5D6B1A8E"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14910</w:t>
            </w:r>
          </w:p>
        </w:tc>
        <w:tc>
          <w:tcPr>
            <w:tcW w:w="1842" w:type="dxa"/>
            <w:tcBorders>
              <w:top w:val="nil"/>
              <w:left w:val="nil"/>
              <w:bottom w:val="single" w:sz="4" w:space="0" w:color="auto"/>
              <w:right w:val="single" w:sz="4" w:space="0" w:color="auto"/>
            </w:tcBorders>
            <w:shd w:val="clear" w:color="auto" w:fill="auto"/>
            <w:noWrap/>
            <w:vAlign w:val="center"/>
          </w:tcPr>
          <w:p w14:paraId="70E6AE3F"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16985</w:t>
            </w:r>
          </w:p>
        </w:tc>
        <w:tc>
          <w:tcPr>
            <w:tcW w:w="1985" w:type="dxa"/>
            <w:tcBorders>
              <w:top w:val="nil"/>
              <w:left w:val="nil"/>
              <w:bottom w:val="single" w:sz="4" w:space="0" w:color="auto"/>
              <w:right w:val="single" w:sz="4" w:space="0" w:color="auto"/>
            </w:tcBorders>
            <w:shd w:val="clear" w:color="auto" w:fill="auto"/>
            <w:noWrap/>
            <w:vAlign w:val="center"/>
          </w:tcPr>
          <w:p w14:paraId="5CB79FF8"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10140</w:t>
            </w:r>
          </w:p>
        </w:tc>
        <w:tc>
          <w:tcPr>
            <w:tcW w:w="1843" w:type="dxa"/>
            <w:tcBorders>
              <w:top w:val="nil"/>
              <w:left w:val="nil"/>
              <w:bottom w:val="single" w:sz="4" w:space="0" w:color="auto"/>
              <w:right w:val="single" w:sz="4" w:space="0" w:color="auto"/>
            </w:tcBorders>
            <w:shd w:val="clear" w:color="auto" w:fill="auto"/>
            <w:noWrap/>
            <w:vAlign w:val="center"/>
          </w:tcPr>
          <w:p w14:paraId="0B80DB51"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10940</w:t>
            </w:r>
          </w:p>
        </w:tc>
      </w:tr>
      <w:tr w:rsidR="00F366EA" w:rsidRPr="0073594C" w14:paraId="080BFB19"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2F0B3CA"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572E0D6B"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+ 3*fy_low|</w:t>
            </w:r>
          </w:p>
        </w:tc>
        <w:tc>
          <w:tcPr>
            <w:tcW w:w="1842" w:type="dxa"/>
            <w:tcBorders>
              <w:top w:val="nil"/>
              <w:left w:val="nil"/>
              <w:bottom w:val="single" w:sz="4" w:space="0" w:color="auto"/>
              <w:right w:val="single" w:sz="4" w:space="0" w:color="auto"/>
            </w:tcBorders>
            <w:shd w:val="clear" w:color="auto" w:fill="auto"/>
            <w:noWrap/>
            <w:vAlign w:val="center"/>
          </w:tcPr>
          <w:p w14:paraId="1CC5B530"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+ 3*fy_high|</w:t>
            </w:r>
          </w:p>
        </w:tc>
        <w:tc>
          <w:tcPr>
            <w:tcW w:w="1985" w:type="dxa"/>
            <w:tcBorders>
              <w:top w:val="nil"/>
              <w:left w:val="nil"/>
              <w:bottom w:val="single" w:sz="4" w:space="0" w:color="auto"/>
              <w:right w:val="single" w:sz="4" w:space="0" w:color="auto"/>
            </w:tcBorders>
            <w:shd w:val="clear" w:color="auto" w:fill="auto"/>
            <w:noWrap/>
            <w:vAlign w:val="center"/>
          </w:tcPr>
          <w:p w14:paraId="67C4BAD1"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+ 3*fx_low|</w:t>
            </w:r>
          </w:p>
        </w:tc>
        <w:tc>
          <w:tcPr>
            <w:tcW w:w="1843" w:type="dxa"/>
            <w:tcBorders>
              <w:top w:val="nil"/>
              <w:left w:val="nil"/>
              <w:bottom w:val="single" w:sz="4" w:space="0" w:color="auto"/>
              <w:right w:val="single" w:sz="4" w:space="0" w:color="auto"/>
            </w:tcBorders>
            <w:shd w:val="clear" w:color="auto" w:fill="auto"/>
            <w:noWrap/>
            <w:vAlign w:val="center"/>
          </w:tcPr>
          <w:p w14:paraId="013FCF9A"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+ 3*fx_high|</w:t>
            </w:r>
          </w:p>
        </w:tc>
      </w:tr>
      <w:tr w:rsidR="00F366EA" w:rsidRPr="0073594C" w14:paraId="661AD918" w14:textId="77777777" w:rsidTr="005A4037">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ACB1BE" w14:textId="77777777" w:rsidR="00F366EA" w:rsidRDefault="00F366EA" w:rsidP="005A4037">
            <w:pPr>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522BAC30" w14:textId="77777777" w:rsidR="00F366EA" w:rsidRDefault="00F366EA" w:rsidP="005A4037">
            <w:pPr>
              <w:spacing w:after="0"/>
              <w:jc w:val="center"/>
              <w:rPr>
                <w:rFonts w:ascii="Arial" w:hAnsi="Arial" w:cs="Arial"/>
                <w:color w:val="000000"/>
                <w:sz w:val="16"/>
                <w:szCs w:val="16"/>
              </w:rPr>
            </w:pPr>
            <w:r>
              <w:rPr>
                <w:rFonts w:ascii="Arial" w:hAnsi="Arial" w:cs="Arial"/>
                <w:color w:val="000000"/>
                <w:sz w:val="16"/>
                <w:szCs w:val="16"/>
              </w:rPr>
              <w:t>13320</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70798DA5" w14:textId="77777777" w:rsidR="00F366EA" w:rsidRDefault="00F366EA" w:rsidP="005A4037">
            <w:pPr>
              <w:spacing w:after="0"/>
              <w:jc w:val="center"/>
              <w:rPr>
                <w:rFonts w:ascii="Arial" w:hAnsi="Arial" w:cs="Arial"/>
                <w:color w:val="000000"/>
                <w:sz w:val="16"/>
                <w:szCs w:val="16"/>
              </w:rPr>
            </w:pPr>
            <w:r>
              <w:rPr>
                <w:rFonts w:ascii="Arial" w:hAnsi="Arial" w:cs="Arial"/>
                <w:color w:val="000000"/>
                <w:sz w:val="16"/>
                <w:szCs w:val="16"/>
              </w:rPr>
              <w:t>14970</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023BD57A" w14:textId="77777777" w:rsidR="00F366EA" w:rsidRDefault="00F366EA" w:rsidP="005A4037">
            <w:pPr>
              <w:spacing w:after="0"/>
              <w:jc w:val="center"/>
              <w:rPr>
                <w:rFonts w:ascii="Arial" w:hAnsi="Arial" w:cs="Arial"/>
                <w:color w:val="000000"/>
                <w:sz w:val="16"/>
                <w:szCs w:val="16"/>
              </w:rPr>
            </w:pPr>
            <w:r>
              <w:rPr>
                <w:rFonts w:ascii="Arial" w:hAnsi="Arial" w:cs="Arial"/>
                <w:color w:val="000000"/>
                <w:sz w:val="16"/>
                <w:szCs w:val="16"/>
              </w:rPr>
              <w:t>11730</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4C795767" w14:textId="77777777" w:rsidR="00F366EA" w:rsidRDefault="00F366EA" w:rsidP="005A4037">
            <w:pPr>
              <w:spacing w:after="0"/>
              <w:jc w:val="center"/>
              <w:rPr>
                <w:rFonts w:ascii="Arial" w:hAnsi="Arial" w:cs="Arial"/>
                <w:color w:val="000000"/>
                <w:sz w:val="16"/>
                <w:szCs w:val="16"/>
              </w:rPr>
            </w:pPr>
            <w:r>
              <w:rPr>
                <w:rFonts w:ascii="Arial" w:hAnsi="Arial" w:cs="Arial"/>
                <w:color w:val="000000"/>
                <w:sz w:val="16"/>
                <w:szCs w:val="16"/>
              </w:rPr>
              <w:t>12955</w:t>
            </w:r>
          </w:p>
        </w:tc>
      </w:tr>
    </w:tbl>
    <w:p w14:paraId="2F0753EC" w14:textId="77777777" w:rsidR="00F366EA" w:rsidRPr="0073594C" w:rsidRDefault="00F366EA" w:rsidP="00F366EA">
      <w:pPr>
        <w:rPr>
          <w:lang w:eastAsia="ko-KR"/>
        </w:rPr>
      </w:pPr>
    </w:p>
    <w:p w14:paraId="472B5548" w14:textId="7F76279B" w:rsidR="00F366EA" w:rsidRPr="0073594C" w:rsidRDefault="00F366EA" w:rsidP="00F366EA">
      <w:pPr>
        <w:jc w:val="center"/>
        <w:rPr>
          <w:lang w:eastAsia="zh-CN"/>
        </w:rPr>
      </w:pPr>
      <w:r w:rsidRPr="0073594C">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62</w:t>
      </w:r>
      <w:r w:rsidRPr="0073594C">
        <w:rPr>
          <w:rFonts w:ascii="Arial" w:hAnsi="Arial" w:cs="Arial"/>
          <w:b/>
          <w:bCs/>
          <w:lang w:val="en-US" w:eastAsia="zh-CN"/>
        </w:rPr>
        <w:t>.2</w:t>
      </w:r>
      <w:r w:rsidRPr="0073594C">
        <w:rPr>
          <w:rFonts w:ascii="Arial" w:hAnsi="Arial" w:cs="Arial"/>
          <w:b/>
          <w:bCs/>
          <w:lang w:val="en-US"/>
        </w:rPr>
        <w:t>.</w:t>
      </w:r>
      <w:r>
        <w:rPr>
          <w:rFonts w:ascii="Arial" w:hAnsi="Arial" w:cs="Arial"/>
          <w:b/>
          <w:bCs/>
          <w:lang w:val="en-US"/>
        </w:rPr>
        <w:t>1</w:t>
      </w:r>
      <w:r w:rsidRPr="0073594C">
        <w:rPr>
          <w:rFonts w:ascii="Arial" w:hAnsi="Arial" w:cs="Arial"/>
          <w:b/>
          <w:bCs/>
          <w:lang w:val="en-US"/>
        </w:rPr>
        <w:t xml:space="preserve">-2: Band </w:t>
      </w:r>
      <w:r w:rsidRPr="0073594C">
        <w:rPr>
          <w:rFonts w:ascii="Arial" w:hAnsi="Arial" w:cs="Arial"/>
          <w:b/>
          <w:bCs/>
          <w:lang w:val="en-US" w:eastAsia="zh-CN"/>
        </w:rPr>
        <w:t>n</w:t>
      </w:r>
      <w:r>
        <w:rPr>
          <w:rFonts w:ascii="Arial" w:hAnsi="Arial" w:cs="Arial"/>
          <w:b/>
          <w:bCs/>
          <w:lang w:val="en-US" w:eastAsia="zh-CN"/>
        </w:rPr>
        <w:t>3</w:t>
      </w:r>
      <w:r w:rsidRPr="0073594C">
        <w:rPr>
          <w:rFonts w:ascii="Arial" w:hAnsi="Arial" w:cs="Arial"/>
          <w:b/>
          <w:bCs/>
          <w:lang w:val="en-US"/>
        </w:rPr>
        <w:t xml:space="preserve"> and Band </w:t>
      </w:r>
      <w:r w:rsidRPr="0073594C">
        <w:rPr>
          <w:rFonts w:ascii="Arial" w:hAnsi="Arial" w:cs="Arial"/>
          <w:b/>
          <w:bCs/>
          <w:lang w:val="en-US" w:eastAsia="zh-CN"/>
        </w:rPr>
        <w:t>n</w:t>
      </w:r>
      <w:r>
        <w:rPr>
          <w:rFonts w:ascii="Arial" w:hAnsi="Arial" w:cs="Arial"/>
          <w:b/>
          <w:bCs/>
          <w:lang w:val="en-US" w:eastAsia="zh-CN"/>
        </w:rPr>
        <w:t>105</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harmonics and IMD products</w:t>
      </w:r>
    </w:p>
    <w:tbl>
      <w:tblPr>
        <w:tblW w:w="10060" w:type="dxa"/>
        <w:tblInd w:w="113" w:type="dxa"/>
        <w:tblLook w:val="04A0" w:firstRow="1" w:lastRow="0" w:firstColumn="1" w:lastColumn="0" w:noHBand="0" w:noVBand="1"/>
      </w:tblPr>
      <w:tblGrid>
        <w:gridCol w:w="2547"/>
        <w:gridCol w:w="1843"/>
        <w:gridCol w:w="1842"/>
        <w:gridCol w:w="1985"/>
        <w:gridCol w:w="1843"/>
      </w:tblGrid>
      <w:tr w:rsidR="00F366EA" w:rsidRPr="0073594C" w14:paraId="0438A174" w14:textId="77777777" w:rsidTr="005A4037">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738F1C" w14:textId="77777777" w:rsidR="00F366EA" w:rsidRPr="0073594C" w:rsidRDefault="00F366EA" w:rsidP="005A4037">
            <w:pPr>
              <w:spacing w:after="0"/>
              <w:rPr>
                <w:rFonts w:ascii="Arial" w:hAnsi="Arial" w:cs="Arial"/>
                <w:b/>
                <w:bCs/>
                <w:color w:val="000000"/>
                <w:sz w:val="18"/>
                <w:szCs w:val="18"/>
                <w:lang w:val="en-US" w:eastAsia="ja-JP"/>
              </w:rPr>
            </w:pPr>
            <w:r>
              <w:rPr>
                <w:rFonts w:ascii="Arial" w:hAnsi="Arial" w:cs="Arial"/>
                <w:b/>
                <w:bCs/>
                <w:color w:val="000000"/>
                <w:sz w:val="18"/>
                <w:szCs w:val="18"/>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40460ADA" w14:textId="77777777" w:rsidR="00F366EA" w:rsidRPr="0073594C" w:rsidRDefault="00F366EA"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fx_low</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5A1B1354" w14:textId="77777777" w:rsidR="00F366EA" w:rsidRPr="0073594C" w:rsidRDefault="00F366EA"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fx_high</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5BC157F4" w14:textId="77777777" w:rsidR="00F366EA" w:rsidRPr="0073594C" w:rsidRDefault="00F366EA"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fy_low</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23580EB3" w14:textId="77777777" w:rsidR="00F366EA" w:rsidRPr="0073594C" w:rsidRDefault="00F366EA"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fy_high</w:t>
            </w:r>
          </w:p>
        </w:tc>
      </w:tr>
      <w:tr w:rsidR="00F366EA" w:rsidRPr="0073594C" w14:paraId="6AE1AB09"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B968A01"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UL Frequency [MHz]</w:t>
            </w:r>
          </w:p>
        </w:tc>
        <w:tc>
          <w:tcPr>
            <w:tcW w:w="1843" w:type="dxa"/>
            <w:tcBorders>
              <w:top w:val="nil"/>
              <w:left w:val="nil"/>
              <w:bottom w:val="single" w:sz="4" w:space="0" w:color="auto"/>
              <w:right w:val="single" w:sz="4" w:space="0" w:color="auto"/>
            </w:tcBorders>
            <w:shd w:val="clear" w:color="auto" w:fill="auto"/>
            <w:noWrap/>
            <w:vAlign w:val="center"/>
          </w:tcPr>
          <w:p w14:paraId="2938F7F2"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1710</w:t>
            </w:r>
          </w:p>
        </w:tc>
        <w:tc>
          <w:tcPr>
            <w:tcW w:w="1842" w:type="dxa"/>
            <w:tcBorders>
              <w:top w:val="nil"/>
              <w:left w:val="nil"/>
              <w:bottom w:val="single" w:sz="4" w:space="0" w:color="auto"/>
              <w:right w:val="single" w:sz="4" w:space="0" w:color="auto"/>
            </w:tcBorders>
            <w:shd w:val="clear" w:color="auto" w:fill="auto"/>
            <w:noWrap/>
            <w:vAlign w:val="center"/>
          </w:tcPr>
          <w:p w14:paraId="098CBF82"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1785</w:t>
            </w:r>
          </w:p>
        </w:tc>
        <w:tc>
          <w:tcPr>
            <w:tcW w:w="1985" w:type="dxa"/>
            <w:tcBorders>
              <w:top w:val="nil"/>
              <w:left w:val="nil"/>
              <w:bottom w:val="single" w:sz="4" w:space="0" w:color="auto"/>
              <w:right w:val="single" w:sz="4" w:space="0" w:color="auto"/>
            </w:tcBorders>
            <w:shd w:val="clear" w:color="auto" w:fill="auto"/>
            <w:noWrap/>
            <w:vAlign w:val="center"/>
          </w:tcPr>
          <w:p w14:paraId="779B815D"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663</w:t>
            </w:r>
          </w:p>
        </w:tc>
        <w:tc>
          <w:tcPr>
            <w:tcW w:w="1843" w:type="dxa"/>
            <w:tcBorders>
              <w:top w:val="nil"/>
              <w:left w:val="nil"/>
              <w:bottom w:val="single" w:sz="4" w:space="0" w:color="auto"/>
              <w:right w:val="single" w:sz="4" w:space="0" w:color="auto"/>
            </w:tcBorders>
            <w:shd w:val="clear" w:color="auto" w:fill="auto"/>
            <w:noWrap/>
            <w:vAlign w:val="center"/>
          </w:tcPr>
          <w:p w14:paraId="23BED442"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703</w:t>
            </w:r>
          </w:p>
        </w:tc>
      </w:tr>
      <w:tr w:rsidR="00F366EA" w:rsidRPr="0073594C" w14:paraId="2EDD5576"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E6B67E9"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DL Frequency [MHz]</w:t>
            </w:r>
          </w:p>
        </w:tc>
        <w:tc>
          <w:tcPr>
            <w:tcW w:w="1843" w:type="dxa"/>
            <w:tcBorders>
              <w:top w:val="nil"/>
              <w:left w:val="nil"/>
              <w:bottom w:val="single" w:sz="4" w:space="0" w:color="auto"/>
              <w:right w:val="single" w:sz="4" w:space="0" w:color="auto"/>
            </w:tcBorders>
            <w:shd w:val="clear" w:color="auto" w:fill="auto"/>
            <w:noWrap/>
            <w:vAlign w:val="center"/>
          </w:tcPr>
          <w:p w14:paraId="297E485D"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1805</w:t>
            </w:r>
          </w:p>
        </w:tc>
        <w:tc>
          <w:tcPr>
            <w:tcW w:w="1842" w:type="dxa"/>
            <w:tcBorders>
              <w:top w:val="nil"/>
              <w:left w:val="nil"/>
              <w:bottom w:val="single" w:sz="4" w:space="0" w:color="auto"/>
              <w:right w:val="single" w:sz="4" w:space="0" w:color="auto"/>
            </w:tcBorders>
            <w:shd w:val="clear" w:color="auto" w:fill="auto"/>
            <w:noWrap/>
            <w:vAlign w:val="center"/>
          </w:tcPr>
          <w:p w14:paraId="6CAACEDB"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1880</w:t>
            </w:r>
          </w:p>
        </w:tc>
        <w:tc>
          <w:tcPr>
            <w:tcW w:w="1985" w:type="dxa"/>
            <w:tcBorders>
              <w:top w:val="nil"/>
              <w:left w:val="nil"/>
              <w:bottom w:val="single" w:sz="4" w:space="0" w:color="auto"/>
              <w:right w:val="single" w:sz="4" w:space="0" w:color="auto"/>
            </w:tcBorders>
            <w:shd w:val="clear" w:color="auto" w:fill="auto"/>
            <w:noWrap/>
            <w:vAlign w:val="center"/>
          </w:tcPr>
          <w:p w14:paraId="6FCE94CD"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612</w:t>
            </w:r>
          </w:p>
        </w:tc>
        <w:tc>
          <w:tcPr>
            <w:tcW w:w="1843" w:type="dxa"/>
            <w:tcBorders>
              <w:top w:val="nil"/>
              <w:left w:val="nil"/>
              <w:bottom w:val="single" w:sz="4" w:space="0" w:color="auto"/>
              <w:right w:val="single" w:sz="4" w:space="0" w:color="auto"/>
            </w:tcBorders>
            <w:shd w:val="clear" w:color="auto" w:fill="auto"/>
            <w:noWrap/>
            <w:vAlign w:val="center"/>
          </w:tcPr>
          <w:p w14:paraId="632F7661"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652</w:t>
            </w:r>
          </w:p>
        </w:tc>
      </w:tr>
      <w:tr w:rsidR="00F366EA" w:rsidRPr="0073594C" w14:paraId="0D0B1D7E"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C244AC2"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2nd order IMD products</w:t>
            </w:r>
          </w:p>
        </w:tc>
        <w:tc>
          <w:tcPr>
            <w:tcW w:w="1843" w:type="dxa"/>
            <w:tcBorders>
              <w:top w:val="nil"/>
              <w:left w:val="nil"/>
              <w:bottom w:val="single" w:sz="4" w:space="0" w:color="auto"/>
              <w:right w:val="single" w:sz="4" w:space="0" w:color="auto"/>
            </w:tcBorders>
            <w:shd w:val="clear" w:color="auto" w:fill="auto"/>
            <w:noWrap/>
            <w:vAlign w:val="center"/>
          </w:tcPr>
          <w:p w14:paraId="1754EBD7"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fx_high|</w:t>
            </w:r>
          </w:p>
        </w:tc>
        <w:tc>
          <w:tcPr>
            <w:tcW w:w="1842" w:type="dxa"/>
            <w:tcBorders>
              <w:top w:val="nil"/>
              <w:left w:val="nil"/>
              <w:bottom w:val="single" w:sz="4" w:space="0" w:color="auto"/>
              <w:right w:val="single" w:sz="4" w:space="0" w:color="auto"/>
            </w:tcBorders>
            <w:shd w:val="clear" w:color="auto" w:fill="auto"/>
            <w:noWrap/>
            <w:vAlign w:val="center"/>
          </w:tcPr>
          <w:p w14:paraId="2FE85838"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fx_low|</w:t>
            </w:r>
          </w:p>
        </w:tc>
        <w:tc>
          <w:tcPr>
            <w:tcW w:w="1985" w:type="dxa"/>
            <w:tcBorders>
              <w:top w:val="nil"/>
              <w:left w:val="nil"/>
              <w:bottom w:val="single" w:sz="4" w:space="0" w:color="auto"/>
              <w:right w:val="single" w:sz="4" w:space="0" w:color="auto"/>
            </w:tcBorders>
            <w:shd w:val="clear" w:color="auto" w:fill="auto"/>
            <w:noWrap/>
            <w:vAlign w:val="center"/>
          </w:tcPr>
          <w:p w14:paraId="7F8D3043"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fx_low|</w:t>
            </w:r>
          </w:p>
        </w:tc>
        <w:tc>
          <w:tcPr>
            <w:tcW w:w="1843" w:type="dxa"/>
            <w:tcBorders>
              <w:top w:val="nil"/>
              <w:left w:val="nil"/>
              <w:bottom w:val="single" w:sz="4" w:space="0" w:color="auto"/>
              <w:right w:val="single" w:sz="4" w:space="0" w:color="auto"/>
            </w:tcBorders>
            <w:shd w:val="clear" w:color="auto" w:fill="auto"/>
            <w:noWrap/>
            <w:vAlign w:val="center"/>
          </w:tcPr>
          <w:p w14:paraId="668164F6"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fx_high|</w:t>
            </w:r>
          </w:p>
        </w:tc>
      </w:tr>
      <w:tr w:rsidR="00F366EA" w:rsidRPr="0073594C" w14:paraId="4C9EA650"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E77225E"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3B6E67CF"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1122</w:t>
            </w:r>
          </w:p>
        </w:tc>
        <w:tc>
          <w:tcPr>
            <w:tcW w:w="1842" w:type="dxa"/>
            <w:tcBorders>
              <w:top w:val="nil"/>
              <w:left w:val="nil"/>
              <w:bottom w:val="single" w:sz="4" w:space="0" w:color="auto"/>
              <w:right w:val="single" w:sz="4" w:space="0" w:color="auto"/>
            </w:tcBorders>
            <w:shd w:val="clear" w:color="auto" w:fill="auto"/>
            <w:noWrap/>
            <w:vAlign w:val="center"/>
          </w:tcPr>
          <w:p w14:paraId="15914D30"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1007</w:t>
            </w:r>
          </w:p>
        </w:tc>
        <w:tc>
          <w:tcPr>
            <w:tcW w:w="1985" w:type="dxa"/>
            <w:tcBorders>
              <w:top w:val="nil"/>
              <w:left w:val="nil"/>
              <w:bottom w:val="single" w:sz="4" w:space="0" w:color="auto"/>
              <w:right w:val="single" w:sz="4" w:space="0" w:color="auto"/>
            </w:tcBorders>
            <w:shd w:val="clear" w:color="auto" w:fill="auto"/>
            <w:noWrap/>
            <w:vAlign w:val="center"/>
          </w:tcPr>
          <w:p w14:paraId="024AEDE1"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2373</w:t>
            </w:r>
          </w:p>
        </w:tc>
        <w:tc>
          <w:tcPr>
            <w:tcW w:w="1843" w:type="dxa"/>
            <w:tcBorders>
              <w:top w:val="nil"/>
              <w:left w:val="nil"/>
              <w:bottom w:val="single" w:sz="4" w:space="0" w:color="auto"/>
              <w:right w:val="single" w:sz="4" w:space="0" w:color="auto"/>
            </w:tcBorders>
            <w:shd w:val="clear" w:color="auto" w:fill="auto"/>
            <w:noWrap/>
            <w:vAlign w:val="center"/>
          </w:tcPr>
          <w:p w14:paraId="0F947023"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2488</w:t>
            </w:r>
          </w:p>
        </w:tc>
      </w:tr>
      <w:tr w:rsidR="00F366EA" w:rsidRPr="0073594C" w14:paraId="21F18402"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D5F335C"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48424AA1"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fy_high|</w:t>
            </w:r>
          </w:p>
        </w:tc>
        <w:tc>
          <w:tcPr>
            <w:tcW w:w="1842" w:type="dxa"/>
            <w:tcBorders>
              <w:top w:val="nil"/>
              <w:left w:val="nil"/>
              <w:bottom w:val="single" w:sz="4" w:space="0" w:color="auto"/>
              <w:right w:val="single" w:sz="4" w:space="0" w:color="auto"/>
            </w:tcBorders>
            <w:shd w:val="clear" w:color="auto" w:fill="auto"/>
            <w:noWrap/>
            <w:vAlign w:val="center"/>
          </w:tcPr>
          <w:p w14:paraId="3235E638"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fy_low|</w:t>
            </w:r>
          </w:p>
        </w:tc>
        <w:tc>
          <w:tcPr>
            <w:tcW w:w="1985" w:type="dxa"/>
            <w:tcBorders>
              <w:top w:val="nil"/>
              <w:left w:val="nil"/>
              <w:bottom w:val="single" w:sz="4" w:space="0" w:color="auto"/>
              <w:right w:val="single" w:sz="4" w:space="0" w:color="auto"/>
            </w:tcBorders>
            <w:shd w:val="clear" w:color="auto" w:fill="auto"/>
            <w:noWrap/>
            <w:vAlign w:val="center"/>
          </w:tcPr>
          <w:p w14:paraId="58CDC31E"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fx_high|</w:t>
            </w:r>
          </w:p>
        </w:tc>
        <w:tc>
          <w:tcPr>
            <w:tcW w:w="1843" w:type="dxa"/>
            <w:tcBorders>
              <w:top w:val="nil"/>
              <w:left w:val="nil"/>
              <w:bottom w:val="single" w:sz="4" w:space="0" w:color="auto"/>
              <w:right w:val="single" w:sz="4" w:space="0" w:color="auto"/>
            </w:tcBorders>
            <w:shd w:val="clear" w:color="auto" w:fill="auto"/>
            <w:noWrap/>
            <w:vAlign w:val="center"/>
          </w:tcPr>
          <w:p w14:paraId="68C32864"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 fx_low|</w:t>
            </w:r>
          </w:p>
        </w:tc>
      </w:tr>
      <w:tr w:rsidR="00F366EA" w:rsidRPr="0073594C" w14:paraId="152E3873"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96207FC"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50D91E6B"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2717</w:t>
            </w:r>
          </w:p>
        </w:tc>
        <w:tc>
          <w:tcPr>
            <w:tcW w:w="1842" w:type="dxa"/>
            <w:tcBorders>
              <w:top w:val="nil"/>
              <w:left w:val="nil"/>
              <w:bottom w:val="single" w:sz="4" w:space="0" w:color="auto"/>
              <w:right w:val="single" w:sz="4" w:space="0" w:color="auto"/>
            </w:tcBorders>
            <w:shd w:val="clear" w:color="auto" w:fill="auto"/>
            <w:noWrap/>
            <w:vAlign w:val="center"/>
          </w:tcPr>
          <w:p w14:paraId="3470E0D7"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2907</w:t>
            </w:r>
          </w:p>
        </w:tc>
        <w:tc>
          <w:tcPr>
            <w:tcW w:w="1985" w:type="dxa"/>
            <w:tcBorders>
              <w:top w:val="nil"/>
              <w:left w:val="nil"/>
              <w:bottom w:val="single" w:sz="4" w:space="0" w:color="auto"/>
              <w:right w:val="single" w:sz="4" w:space="0" w:color="auto"/>
            </w:tcBorders>
            <w:shd w:val="clear" w:color="auto" w:fill="auto"/>
            <w:noWrap/>
            <w:vAlign w:val="center"/>
          </w:tcPr>
          <w:p w14:paraId="696E5625"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459</w:t>
            </w:r>
          </w:p>
        </w:tc>
        <w:tc>
          <w:tcPr>
            <w:tcW w:w="1843" w:type="dxa"/>
            <w:tcBorders>
              <w:top w:val="nil"/>
              <w:left w:val="nil"/>
              <w:bottom w:val="single" w:sz="4" w:space="0" w:color="auto"/>
              <w:right w:val="single" w:sz="4" w:space="0" w:color="auto"/>
            </w:tcBorders>
            <w:shd w:val="clear" w:color="auto" w:fill="auto"/>
            <w:noWrap/>
            <w:vAlign w:val="center"/>
          </w:tcPr>
          <w:p w14:paraId="48EBB291"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304</w:t>
            </w:r>
          </w:p>
        </w:tc>
      </w:tr>
      <w:tr w:rsidR="00F366EA" w:rsidRPr="0073594C" w14:paraId="776C0083"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9384A1A"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6F7F955E"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fy_low|</w:t>
            </w:r>
          </w:p>
        </w:tc>
        <w:tc>
          <w:tcPr>
            <w:tcW w:w="1842" w:type="dxa"/>
            <w:tcBorders>
              <w:top w:val="nil"/>
              <w:left w:val="nil"/>
              <w:bottom w:val="single" w:sz="4" w:space="0" w:color="auto"/>
              <w:right w:val="single" w:sz="4" w:space="0" w:color="auto"/>
            </w:tcBorders>
            <w:shd w:val="clear" w:color="auto" w:fill="auto"/>
            <w:noWrap/>
            <w:vAlign w:val="center"/>
          </w:tcPr>
          <w:p w14:paraId="0C9233C2"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fy_high|</w:t>
            </w:r>
          </w:p>
        </w:tc>
        <w:tc>
          <w:tcPr>
            <w:tcW w:w="1985" w:type="dxa"/>
            <w:tcBorders>
              <w:top w:val="nil"/>
              <w:left w:val="nil"/>
              <w:bottom w:val="single" w:sz="4" w:space="0" w:color="auto"/>
              <w:right w:val="single" w:sz="4" w:space="0" w:color="auto"/>
            </w:tcBorders>
            <w:shd w:val="clear" w:color="auto" w:fill="auto"/>
            <w:noWrap/>
            <w:vAlign w:val="center"/>
          </w:tcPr>
          <w:p w14:paraId="5FD84FA6"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fx_low|</w:t>
            </w:r>
          </w:p>
        </w:tc>
        <w:tc>
          <w:tcPr>
            <w:tcW w:w="1843" w:type="dxa"/>
            <w:tcBorders>
              <w:top w:val="nil"/>
              <w:left w:val="nil"/>
              <w:bottom w:val="single" w:sz="4" w:space="0" w:color="auto"/>
              <w:right w:val="single" w:sz="4" w:space="0" w:color="auto"/>
            </w:tcBorders>
            <w:shd w:val="clear" w:color="auto" w:fill="auto"/>
            <w:noWrap/>
            <w:vAlign w:val="center"/>
          </w:tcPr>
          <w:p w14:paraId="087479A9"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 fx_high|</w:t>
            </w:r>
          </w:p>
        </w:tc>
      </w:tr>
      <w:tr w:rsidR="00F366EA" w:rsidRPr="0073594C" w14:paraId="6FE55A99"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55CA3AB"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4DFF972F"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4083</w:t>
            </w:r>
          </w:p>
        </w:tc>
        <w:tc>
          <w:tcPr>
            <w:tcW w:w="1842" w:type="dxa"/>
            <w:tcBorders>
              <w:top w:val="nil"/>
              <w:left w:val="nil"/>
              <w:bottom w:val="single" w:sz="4" w:space="0" w:color="auto"/>
              <w:right w:val="single" w:sz="4" w:space="0" w:color="auto"/>
            </w:tcBorders>
            <w:shd w:val="clear" w:color="auto" w:fill="auto"/>
            <w:noWrap/>
            <w:vAlign w:val="center"/>
          </w:tcPr>
          <w:p w14:paraId="6157CB87"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4273</w:t>
            </w:r>
          </w:p>
        </w:tc>
        <w:tc>
          <w:tcPr>
            <w:tcW w:w="1985" w:type="dxa"/>
            <w:tcBorders>
              <w:top w:val="nil"/>
              <w:left w:val="nil"/>
              <w:bottom w:val="single" w:sz="4" w:space="0" w:color="auto"/>
              <w:right w:val="single" w:sz="4" w:space="0" w:color="auto"/>
            </w:tcBorders>
            <w:shd w:val="clear" w:color="auto" w:fill="auto"/>
            <w:noWrap/>
            <w:vAlign w:val="center"/>
          </w:tcPr>
          <w:p w14:paraId="0027D1A3" w14:textId="77777777" w:rsidR="00F366EA" w:rsidRPr="00763B7B" w:rsidRDefault="00F366EA" w:rsidP="005A4037">
            <w:pPr>
              <w:spacing w:after="0"/>
              <w:jc w:val="center"/>
              <w:rPr>
                <w:rFonts w:ascii="Arial" w:hAnsi="Arial" w:cs="Arial"/>
                <w:color w:val="000000"/>
                <w:sz w:val="18"/>
                <w:szCs w:val="18"/>
                <w:highlight w:val="yellow"/>
                <w:lang w:val="en-US" w:eastAsia="ja-JP"/>
              </w:rPr>
            </w:pPr>
            <w:r>
              <w:rPr>
                <w:rFonts w:ascii="Arial" w:hAnsi="Arial" w:cs="Arial"/>
                <w:color w:val="000000"/>
                <w:sz w:val="16"/>
                <w:szCs w:val="16"/>
              </w:rPr>
              <w:t>3036</w:t>
            </w:r>
          </w:p>
        </w:tc>
        <w:tc>
          <w:tcPr>
            <w:tcW w:w="1843" w:type="dxa"/>
            <w:tcBorders>
              <w:top w:val="nil"/>
              <w:left w:val="nil"/>
              <w:bottom w:val="single" w:sz="4" w:space="0" w:color="auto"/>
              <w:right w:val="single" w:sz="4" w:space="0" w:color="auto"/>
            </w:tcBorders>
            <w:shd w:val="clear" w:color="auto" w:fill="auto"/>
            <w:noWrap/>
            <w:vAlign w:val="center"/>
          </w:tcPr>
          <w:p w14:paraId="12A21AA8" w14:textId="77777777" w:rsidR="00F366EA" w:rsidRPr="00763B7B" w:rsidRDefault="00F366EA" w:rsidP="005A4037">
            <w:pPr>
              <w:spacing w:after="0"/>
              <w:jc w:val="center"/>
              <w:rPr>
                <w:rFonts w:ascii="Arial" w:hAnsi="Arial" w:cs="Arial"/>
                <w:color w:val="000000"/>
                <w:sz w:val="18"/>
                <w:szCs w:val="18"/>
                <w:highlight w:val="yellow"/>
                <w:lang w:val="en-US" w:eastAsia="ja-JP"/>
              </w:rPr>
            </w:pPr>
            <w:r>
              <w:rPr>
                <w:rFonts w:ascii="Arial" w:hAnsi="Arial" w:cs="Arial"/>
                <w:color w:val="000000"/>
                <w:sz w:val="16"/>
                <w:szCs w:val="16"/>
              </w:rPr>
              <w:t>3191</w:t>
            </w:r>
          </w:p>
        </w:tc>
      </w:tr>
      <w:tr w:rsidR="00F366EA" w:rsidRPr="0073594C" w14:paraId="116E7226"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CD1974C"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Two-tone 4th order IMD products</w:t>
            </w:r>
          </w:p>
        </w:tc>
        <w:tc>
          <w:tcPr>
            <w:tcW w:w="1843" w:type="dxa"/>
            <w:tcBorders>
              <w:top w:val="nil"/>
              <w:left w:val="nil"/>
              <w:bottom w:val="single" w:sz="4" w:space="0" w:color="auto"/>
              <w:right w:val="single" w:sz="4" w:space="0" w:color="auto"/>
            </w:tcBorders>
            <w:shd w:val="clear" w:color="auto" w:fill="FFFFFF" w:themeFill="background1"/>
            <w:noWrap/>
            <w:vAlign w:val="center"/>
          </w:tcPr>
          <w:p w14:paraId="1FA62A6F"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|3*fx_low –1* fy_high|</w:t>
            </w:r>
          </w:p>
        </w:tc>
        <w:tc>
          <w:tcPr>
            <w:tcW w:w="1842" w:type="dxa"/>
            <w:tcBorders>
              <w:top w:val="nil"/>
              <w:left w:val="nil"/>
              <w:bottom w:val="single" w:sz="4" w:space="0" w:color="auto"/>
              <w:right w:val="single" w:sz="4" w:space="0" w:color="auto"/>
            </w:tcBorders>
            <w:shd w:val="clear" w:color="auto" w:fill="auto"/>
            <w:noWrap/>
            <w:vAlign w:val="center"/>
          </w:tcPr>
          <w:p w14:paraId="44B6A669"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|3*fx_high – 1*fy_low|</w:t>
            </w:r>
          </w:p>
        </w:tc>
        <w:tc>
          <w:tcPr>
            <w:tcW w:w="1985" w:type="dxa"/>
            <w:tcBorders>
              <w:top w:val="nil"/>
              <w:left w:val="nil"/>
              <w:bottom w:val="single" w:sz="4" w:space="0" w:color="auto"/>
              <w:right w:val="single" w:sz="4" w:space="0" w:color="auto"/>
            </w:tcBorders>
            <w:shd w:val="clear" w:color="auto" w:fill="auto"/>
            <w:noWrap/>
            <w:vAlign w:val="center"/>
          </w:tcPr>
          <w:p w14:paraId="2E1AEBED"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|3*fy_low – 1*fx_high|</w:t>
            </w:r>
          </w:p>
        </w:tc>
        <w:tc>
          <w:tcPr>
            <w:tcW w:w="1843" w:type="dxa"/>
            <w:tcBorders>
              <w:top w:val="nil"/>
              <w:left w:val="nil"/>
              <w:bottom w:val="single" w:sz="4" w:space="0" w:color="auto"/>
              <w:right w:val="single" w:sz="4" w:space="0" w:color="auto"/>
            </w:tcBorders>
            <w:shd w:val="clear" w:color="auto" w:fill="auto"/>
            <w:noWrap/>
            <w:vAlign w:val="center"/>
          </w:tcPr>
          <w:p w14:paraId="59D9BE82"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|3*fy_high – 1*fx_low|</w:t>
            </w:r>
          </w:p>
        </w:tc>
      </w:tr>
      <w:tr w:rsidR="00F366EA" w:rsidRPr="0073594C" w14:paraId="7A63EC7A"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51DC504"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721C008B"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4427</w:t>
            </w:r>
          </w:p>
        </w:tc>
        <w:tc>
          <w:tcPr>
            <w:tcW w:w="1842" w:type="dxa"/>
            <w:tcBorders>
              <w:top w:val="nil"/>
              <w:left w:val="nil"/>
              <w:bottom w:val="single" w:sz="4" w:space="0" w:color="auto"/>
              <w:right w:val="single" w:sz="4" w:space="0" w:color="auto"/>
            </w:tcBorders>
            <w:shd w:val="clear" w:color="auto" w:fill="auto"/>
            <w:noWrap/>
            <w:vAlign w:val="center"/>
          </w:tcPr>
          <w:p w14:paraId="374DC963"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4692</w:t>
            </w:r>
          </w:p>
        </w:tc>
        <w:tc>
          <w:tcPr>
            <w:tcW w:w="1985" w:type="dxa"/>
            <w:tcBorders>
              <w:top w:val="nil"/>
              <w:left w:val="nil"/>
              <w:bottom w:val="single" w:sz="4" w:space="0" w:color="auto"/>
              <w:right w:val="single" w:sz="4" w:space="0" w:color="auto"/>
            </w:tcBorders>
            <w:shd w:val="clear" w:color="auto" w:fill="auto"/>
            <w:noWrap/>
            <w:vAlign w:val="center"/>
          </w:tcPr>
          <w:p w14:paraId="3E339C3A"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204</w:t>
            </w:r>
          </w:p>
        </w:tc>
        <w:tc>
          <w:tcPr>
            <w:tcW w:w="1843" w:type="dxa"/>
            <w:tcBorders>
              <w:top w:val="nil"/>
              <w:left w:val="nil"/>
              <w:bottom w:val="single" w:sz="4" w:space="0" w:color="auto"/>
              <w:right w:val="single" w:sz="4" w:space="0" w:color="auto"/>
            </w:tcBorders>
            <w:shd w:val="clear" w:color="auto" w:fill="auto"/>
            <w:noWrap/>
            <w:vAlign w:val="center"/>
          </w:tcPr>
          <w:p w14:paraId="5CFD3EED"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399</w:t>
            </w:r>
          </w:p>
        </w:tc>
      </w:tr>
      <w:tr w:rsidR="00F366EA" w:rsidRPr="0073594C" w14:paraId="43B4DC4B"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673F11D"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08F5DBDA"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–2* fy_high|</w:t>
            </w:r>
          </w:p>
        </w:tc>
        <w:tc>
          <w:tcPr>
            <w:tcW w:w="1842" w:type="dxa"/>
            <w:tcBorders>
              <w:top w:val="nil"/>
              <w:left w:val="nil"/>
              <w:bottom w:val="single" w:sz="4" w:space="0" w:color="auto"/>
              <w:right w:val="single" w:sz="4" w:space="0" w:color="auto"/>
            </w:tcBorders>
            <w:shd w:val="clear" w:color="auto" w:fill="auto"/>
            <w:noWrap/>
            <w:vAlign w:val="center"/>
          </w:tcPr>
          <w:p w14:paraId="5AFFE667"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–2* fy_low|</w:t>
            </w:r>
          </w:p>
        </w:tc>
        <w:tc>
          <w:tcPr>
            <w:tcW w:w="1985" w:type="dxa"/>
            <w:tcBorders>
              <w:top w:val="nil"/>
              <w:left w:val="nil"/>
              <w:bottom w:val="single" w:sz="4" w:space="0" w:color="auto"/>
              <w:right w:val="single" w:sz="4" w:space="0" w:color="auto"/>
            </w:tcBorders>
            <w:shd w:val="clear" w:color="auto" w:fill="auto"/>
            <w:noWrap/>
            <w:vAlign w:val="center"/>
          </w:tcPr>
          <w:p w14:paraId="2636DDB4"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+2* fy_low|</w:t>
            </w:r>
          </w:p>
        </w:tc>
        <w:tc>
          <w:tcPr>
            <w:tcW w:w="1843" w:type="dxa"/>
            <w:tcBorders>
              <w:top w:val="nil"/>
              <w:left w:val="nil"/>
              <w:bottom w:val="single" w:sz="4" w:space="0" w:color="auto"/>
              <w:right w:val="single" w:sz="4" w:space="0" w:color="auto"/>
            </w:tcBorders>
            <w:shd w:val="clear" w:color="auto" w:fill="auto"/>
            <w:noWrap/>
            <w:vAlign w:val="center"/>
          </w:tcPr>
          <w:p w14:paraId="21E40587"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+2* fy_high|</w:t>
            </w:r>
          </w:p>
        </w:tc>
      </w:tr>
      <w:tr w:rsidR="00F366EA" w:rsidRPr="0073594C" w14:paraId="3F4F078C"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C73F155"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56FDF350"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2014</w:t>
            </w:r>
          </w:p>
        </w:tc>
        <w:tc>
          <w:tcPr>
            <w:tcW w:w="1842" w:type="dxa"/>
            <w:tcBorders>
              <w:top w:val="nil"/>
              <w:left w:val="nil"/>
              <w:bottom w:val="single" w:sz="4" w:space="0" w:color="auto"/>
              <w:right w:val="single" w:sz="4" w:space="0" w:color="auto"/>
            </w:tcBorders>
            <w:shd w:val="clear" w:color="auto" w:fill="auto"/>
            <w:noWrap/>
            <w:vAlign w:val="center"/>
          </w:tcPr>
          <w:p w14:paraId="676C2F0F"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2244</w:t>
            </w:r>
          </w:p>
        </w:tc>
        <w:tc>
          <w:tcPr>
            <w:tcW w:w="1985" w:type="dxa"/>
            <w:tcBorders>
              <w:top w:val="nil"/>
              <w:left w:val="nil"/>
              <w:bottom w:val="single" w:sz="4" w:space="0" w:color="auto"/>
              <w:right w:val="single" w:sz="4" w:space="0" w:color="auto"/>
            </w:tcBorders>
            <w:shd w:val="clear" w:color="auto" w:fill="auto"/>
            <w:noWrap/>
            <w:vAlign w:val="center"/>
          </w:tcPr>
          <w:p w14:paraId="3C563AFA"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4746</w:t>
            </w:r>
          </w:p>
        </w:tc>
        <w:tc>
          <w:tcPr>
            <w:tcW w:w="1843" w:type="dxa"/>
            <w:tcBorders>
              <w:top w:val="nil"/>
              <w:left w:val="nil"/>
              <w:bottom w:val="single" w:sz="4" w:space="0" w:color="auto"/>
              <w:right w:val="single" w:sz="4" w:space="0" w:color="auto"/>
            </w:tcBorders>
            <w:shd w:val="clear" w:color="auto" w:fill="auto"/>
            <w:noWrap/>
            <w:vAlign w:val="center"/>
          </w:tcPr>
          <w:p w14:paraId="53214B35"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4976</w:t>
            </w:r>
          </w:p>
        </w:tc>
      </w:tr>
      <w:tr w:rsidR="00F366EA" w:rsidRPr="0073594C" w14:paraId="1874FF57"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5E150C9"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3FE5216F"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|3*fx_low +1* fy_low|</w:t>
            </w:r>
          </w:p>
        </w:tc>
        <w:tc>
          <w:tcPr>
            <w:tcW w:w="1842" w:type="dxa"/>
            <w:tcBorders>
              <w:top w:val="nil"/>
              <w:left w:val="nil"/>
              <w:bottom w:val="single" w:sz="4" w:space="0" w:color="auto"/>
              <w:right w:val="single" w:sz="4" w:space="0" w:color="auto"/>
            </w:tcBorders>
            <w:shd w:val="clear" w:color="auto" w:fill="auto"/>
            <w:noWrap/>
            <w:vAlign w:val="center"/>
          </w:tcPr>
          <w:p w14:paraId="5440872D"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|3*fx_high + 1*fy_high|</w:t>
            </w:r>
          </w:p>
        </w:tc>
        <w:tc>
          <w:tcPr>
            <w:tcW w:w="1985" w:type="dxa"/>
            <w:tcBorders>
              <w:top w:val="nil"/>
              <w:left w:val="nil"/>
              <w:bottom w:val="single" w:sz="4" w:space="0" w:color="auto"/>
              <w:right w:val="single" w:sz="4" w:space="0" w:color="auto"/>
            </w:tcBorders>
            <w:shd w:val="clear" w:color="auto" w:fill="auto"/>
            <w:noWrap/>
            <w:vAlign w:val="center"/>
          </w:tcPr>
          <w:p w14:paraId="4A8E99BF"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|3*fy_low + 1*fx_low|</w:t>
            </w:r>
          </w:p>
        </w:tc>
        <w:tc>
          <w:tcPr>
            <w:tcW w:w="1843" w:type="dxa"/>
            <w:tcBorders>
              <w:top w:val="nil"/>
              <w:left w:val="nil"/>
              <w:bottom w:val="single" w:sz="4" w:space="0" w:color="auto"/>
              <w:right w:val="single" w:sz="4" w:space="0" w:color="auto"/>
            </w:tcBorders>
            <w:shd w:val="clear" w:color="auto" w:fill="auto"/>
            <w:noWrap/>
            <w:vAlign w:val="center"/>
          </w:tcPr>
          <w:p w14:paraId="5BAD0A67"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|3*fy_high + 1*fx_high|</w:t>
            </w:r>
          </w:p>
        </w:tc>
      </w:tr>
      <w:tr w:rsidR="00F366EA" w:rsidRPr="0073594C" w14:paraId="3966CB16"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B7471FD"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1D45D865"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5793</w:t>
            </w:r>
          </w:p>
        </w:tc>
        <w:tc>
          <w:tcPr>
            <w:tcW w:w="1842" w:type="dxa"/>
            <w:tcBorders>
              <w:top w:val="nil"/>
              <w:left w:val="nil"/>
              <w:bottom w:val="single" w:sz="4" w:space="0" w:color="auto"/>
              <w:right w:val="single" w:sz="4" w:space="0" w:color="auto"/>
            </w:tcBorders>
            <w:shd w:val="clear" w:color="auto" w:fill="auto"/>
            <w:noWrap/>
            <w:vAlign w:val="center"/>
          </w:tcPr>
          <w:p w14:paraId="1B8B5A3C"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6058</w:t>
            </w:r>
          </w:p>
        </w:tc>
        <w:tc>
          <w:tcPr>
            <w:tcW w:w="1985" w:type="dxa"/>
            <w:tcBorders>
              <w:top w:val="nil"/>
              <w:left w:val="nil"/>
              <w:bottom w:val="single" w:sz="4" w:space="0" w:color="auto"/>
              <w:right w:val="single" w:sz="4" w:space="0" w:color="auto"/>
            </w:tcBorders>
            <w:shd w:val="clear" w:color="auto" w:fill="auto"/>
            <w:noWrap/>
            <w:vAlign w:val="center"/>
          </w:tcPr>
          <w:p w14:paraId="4C116479" w14:textId="77777777" w:rsidR="00F366EA" w:rsidRPr="00865E93" w:rsidRDefault="00F366EA" w:rsidP="005A4037">
            <w:pPr>
              <w:spacing w:after="0"/>
              <w:jc w:val="center"/>
              <w:rPr>
                <w:rFonts w:ascii="Arial" w:hAnsi="Arial" w:cs="Arial"/>
                <w:color w:val="000000"/>
                <w:sz w:val="18"/>
                <w:szCs w:val="18"/>
                <w:highlight w:val="yellow"/>
                <w:lang w:val="en-US" w:eastAsia="ja-JP"/>
              </w:rPr>
            </w:pPr>
            <w:r w:rsidRPr="00865E93">
              <w:rPr>
                <w:rFonts w:ascii="Arial" w:hAnsi="Arial" w:cs="Arial"/>
                <w:color w:val="000000"/>
                <w:sz w:val="16"/>
                <w:szCs w:val="16"/>
                <w:highlight w:val="yellow"/>
              </w:rPr>
              <w:t>3699</w:t>
            </w:r>
          </w:p>
        </w:tc>
        <w:tc>
          <w:tcPr>
            <w:tcW w:w="1843" w:type="dxa"/>
            <w:tcBorders>
              <w:top w:val="nil"/>
              <w:left w:val="nil"/>
              <w:bottom w:val="single" w:sz="4" w:space="0" w:color="auto"/>
              <w:right w:val="single" w:sz="4" w:space="0" w:color="auto"/>
            </w:tcBorders>
            <w:shd w:val="clear" w:color="auto" w:fill="auto"/>
            <w:noWrap/>
            <w:vAlign w:val="center"/>
          </w:tcPr>
          <w:p w14:paraId="52484408" w14:textId="77777777" w:rsidR="00F366EA" w:rsidRPr="00865E93" w:rsidRDefault="00F366EA" w:rsidP="005A4037">
            <w:pPr>
              <w:spacing w:after="0"/>
              <w:jc w:val="center"/>
              <w:rPr>
                <w:rFonts w:ascii="Arial" w:hAnsi="Arial" w:cs="Arial"/>
                <w:color w:val="000000"/>
                <w:sz w:val="18"/>
                <w:szCs w:val="18"/>
                <w:highlight w:val="yellow"/>
                <w:lang w:val="en-US" w:eastAsia="ja-JP"/>
              </w:rPr>
            </w:pPr>
            <w:r w:rsidRPr="00865E93">
              <w:rPr>
                <w:rFonts w:ascii="Arial" w:hAnsi="Arial" w:cs="Arial"/>
                <w:color w:val="000000"/>
                <w:sz w:val="16"/>
                <w:szCs w:val="16"/>
                <w:highlight w:val="yellow"/>
              </w:rPr>
              <w:t>3894</w:t>
            </w:r>
          </w:p>
        </w:tc>
      </w:tr>
      <w:tr w:rsidR="00F366EA" w:rsidRPr="0073594C" w14:paraId="73E1A036"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789DF36"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3F44FAC0"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|fx_low – 4*fy_high|</w:t>
            </w:r>
          </w:p>
        </w:tc>
        <w:tc>
          <w:tcPr>
            <w:tcW w:w="1842" w:type="dxa"/>
            <w:tcBorders>
              <w:top w:val="nil"/>
              <w:left w:val="nil"/>
              <w:bottom w:val="single" w:sz="4" w:space="0" w:color="auto"/>
              <w:right w:val="single" w:sz="4" w:space="0" w:color="auto"/>
            </w:tcBorders>
            <w:shd w:val="clear" w:color="auto" w:fill="auto"/>
            <w:noWrap/>
            <w:vAlign w:val="center"/>
          </w:tcPr>
          <w:p w14:paraId="54547350"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|fx_high – 4*fy_low|</w:t>
            </w:r>
          </w:p>
        </w:tc>
        <w:tc>
          <w:tcPr>
            <w:tcW w:w="1985" w:type="dxa"/>
            <w:tcBorders>
              <w:top w:val="nil"/>
              <w:left w:val="nil"/>
              <w:bottom w:val="single" w:sz="4" w:space="0" w:color="auto"/>
              <w:right w:val="single" w:sz="4" w:space="0" w:color="auto"/>
            </w:tcBorders>
            <w:shd w:val="clear" w:color="auto" w:fill="auto"/>
            <w:noWrap/>
            <w:vAlign w:val="center"/>
          </w:tcPr>
          <w:p w14:paraId="46D89C8D"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4*fx_high|</w:t>
            </w:r>
          </w:p>
        </w:tc>
        <w:tc>
          <w:tcPr>
            <w:tcW w:w="1843" w:type="dxa"/>
            <w:tcBorders>
              <w:top w:val="nil"/>
              <w:left w:val="nil"/>
              <w:bottom w:val="single" w:sz="4" w:space="0" w:color="auto"/>
              <w:right w:val="single" w:sz="4" w:space="0" w:color="auto"/>
            </w:tcBorders>
            <w:shd w:val="clear" w:color="auto" w:fill="auto"/>
            <w:noWrap/>
            <w:vAlign w:val="center"/>
          </w:tcPr>
          <w:p w14:paraId="7EFABAEA"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4*fx_low|</w:t>
            </w:r>
          </w:p>
        </w:tc>
      </w:tr>
      <w:tr w:rsidR="00F366EA" w:rsidRPr="0073594C" w14:paraId="14DBC08D"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1CC258A"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7FC8E496"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1102</w:t>
            </w:r>
          </w:p>
        </w:tc>
        <w:tc>
          <w:tcPr>
            <w:tcW w:w="1842" w:type="dxa"/>
            <w:tcBorders>
              <w:top w:val="nil"/>
              <w:left w:val="nil"/>
              <w:bottom w:val="single" w:sz="4" w:space="0" w:color="auto"/>
              <w:right w:val="single" w:sz="4" w:space="0" w:color="auto"/>
            </w:tcBorders>
            <w:shd w:val="clear" w:color="auto" w:fill="auto"/>
            <w:noWrap/>
            <w:vAlign w:val="center"/>
          </w:tcPr>
          <w:p w14:paraId="58F65D4E"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867</w:t>
            </w:r>
          </w:p>
        </w:tc>
        <w:tc>
          <w:tcPr>
            <w:tcW w:w="1985" w:type="dxa"/>
            <w:tcBorders>
              <w:top w:val="nil"/>
              <w:left w:val="nil"/>
              <w:bottom w:val="single" w:sz="4" w:space="0" w:color="auto"/>
              <w:right w:val="single" w:sz="4" w:space="0" w:color="auto"/>
            </w:tcBorders>
            <w:shd w:val="clear" w:color="auto" w:fill="auto"/>
            <w:noWrap/>
            <w:vAlign w:val="center"/>
          </w:tcPr>
          <w:p w14:paraId="7E665B44"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6477</w:t>
            </w:r>
          </w:p>
        </w:tc>
        <w:tc>
          <w:tcPr>
            <w:tcW w:w="1843" w:type="dxa"/>
            <w:tcBorders>
              <w:top w:val="nil"/>
              <w:left w:val="nil"/>
              <w:bottom w:val="single" w:sz="4" w:space="0" w:color="auto"/>
              <w:right w:val="single" w:sz="4" w:space="0" w:color="auto"/>
            </w:tcBorders>
            <w:shd w:val="clear" w:color="auto" w:fill="auto"/>
            <w:noWrap/>
            <w:vAlign w:val="center"/>
          </w:tcPr>
          <w:p w14:paraId="37C8290E"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6137</w:t>
            </w:r>
          </w:p>
        </w:tc>
      </w:tr>
      <w:tr w:rsidR="00F366EA" w:rsidRPr="0073594C" w14:paraId="5D927E33"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D76991E"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59DD0111"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- 3*fy_high|</w:t>
            </w:r>
          </w:p>
        </w:tc>
        <w:tc>
          <w:tcPr>
            <w:tcW w:w="1842" w:type="dxa"/>
            <w:tcBorders>
              <w:top w:val="nil"/>
              <w:left w:val="nil"/>
              <w:bottom w:val="single" w:sz="4" w:space="0" w:color="auto"/>
              <w:right w:val="single" w:sz="4" w:space="0" w:color="auto"/>
            </w:tcBorders>
            <w:shd w:val="clear" w:color="auto" w:fill="auto"/>
            <w:noWrap/>
            <w:vAlign w:val="center"/>
          </w:tcPr>
          <w:p w14:paraId="0E7EDBF8"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- 3*fy_low|</w:t>
            </w:r>
          </w:p>
        </w:tc>
        <w:tc>
          <w:tcPr>
            <w:tcW w:w="1985" w:type="dxa"/>
            <w:tcBorders>
              <w:top w:val="nil"/>
              <w:left w:val="nil"/>
              <w:bottom w:val="single" w:sz="4" w:space="0" w:color="auto"/>
              <w:right w:val="single" w:sz="4" w:space="0" w:color="auto"/>
            </w:tcBorders>
            <w:shd w:val="clear" w:color="auto" w:fill="auto"/>
            <w:noWrap/>
            <w:vAlign w:val="center"/>
          </w:tcPr>
          <w:p w14:paraId="33C9770F"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- 3*fx_high|</w:t>
            </w:r>
          </w:p>
        </w:tc>
        <w:tc>
          <w:tcPr>
            <w:tcW w:w="1843" w:type="dxa"/>
            <w:tcBorders>
              <w:top w:val="nil"/>
              <w:left w:val="nil"/>
              <w:bottom w:val="single" w:sz="4" w:space="0" w:color="auto"/>
              <w:right w:val="single" w:sz="4" w:space="0" w:color="auto"/>
            </w:tcBorders>
            <w:shd w:val="clear" w:color="auto" w:fill="auto"/>
            <w:noWrap/>
            <w:vAlign w:val="center"/>
          </w:tcPr>
          <w:p w14:paraId="52E95C9B"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-3*fx_low|</w:t>
            </w:r>
          </w:p>
        </w:tc>
      </w:tr>
      <w:tr w:rsidR="00F366EA" w:rsidRPr="0073594C" w14:paraId="32E2E7F1"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80046D6"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1DAA778E"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1311</w:t>
            </w:r>
          </w:p>
        </w:tc>
        <w:tc>
          <w:tcPr>
            <w:tcW w:w="1842" w:type="dxa"/>
            <w:tcBorders>
              <w:top w:val="nil"/>
              <w:left w:val="nil"/>
              <w:bottom w:val="single" w:sz="4" w:space="0" w:color="auto"/>
              <w:right w:val="single" w:sz="4" w:space="0" w:color="auto"/>
            </w:tcBorders>
            <w:shd w:val="clear" w:color="auto" w:fill="auto"/>
            <w:noWrap/>
            <w:vAlign w:val="center"/>
          </w:tcPr>
          <w:p w14:paraId="2FB94712"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1581</w:t>
            </w:r>
          </w:p>
        </w:tc>
        <w:tc>
          <w:tcPr>
            <w:tcW w:w="1985" w:type="dxa"/>
            <w:tcBorders>
              <w:top w:val="nil"/>
              <w:left w:val="nil"/>
              <w:bottom w:val="single" w:sz="4" w:space="0" w:color="auto"/>
              <w:right w:val="single" w:sz="4" w:space="0" w:color="auto"/>
            </w:tcBorders>
            <w:shd w:val="clear" w:color="auto" w:fill="auto"/>
            <w:noWrap/>
            <w:vAlign w:val="center"/>
          </w:tcPr>
          <w:p w14:paraId="71E85820" w14:textId="77777777" w:rsidR="00F366EA" w:rsidRPr="00865E93" w:rsidRDefault="00F366EA" w:rsidP="005A4037">
            <w:pPr>
              <w:spacing w:after="0"/>
              <w:jc w:val="center"/>
              <w:rPr>
                <w:rFonts w:ascii="Arial" w:hAnsi="Arial" w:cs="Arial"/>
                <w:color w:val="000000"/>
                <w:sz w:val="18"/>
                <w:szCs w:val="18"/>
                <w:highlight w:val="yellow"/>
                <w:lang w:val="en-US" w:eastAsia="ja-JP"/>
              </w:rPr>
            </w:pPr>
            <w:r w:rsidRPr="00865E93">
              <w:rPr>
                <w:rFonts w:ascii="Arial" w:hAnsi="Arial" w:cs="Arial"/>
                <w:color w:val="000000"/>
                <w:sz w:val="16"/>
                <w:szCs w:val="16"/>
                <w:highlight w:val="yellow"/>
              </w:rPr>
              <w:t>4029</w:t>
            </w:r>
          </w:p>
        </w:tc>
        <w:tc>
          <w:tcPr>
            <w:tcW w:w="1843" w:type="dxa"/>
            <w:tcBorders>
              <w:top w:val="nil"/>
              <w:left w:val="nil"/>
              <w:bottom w:val="single" w:sz="4" w:space="0" w:color="auto"/>
              <w:right w:val="single" w:sz="4" w:space="0" w:color="auto"/>
            </w:tcBorders>
            <w:shd w:val="clear" w:color="auto" w:fill="auto"/>
            <w:noWrap/>
            <w:vAlign w:val="center"/>
          </w:tcPr>
          <w:p w14:paraId="7989B49D" w14:textId="77777777" w:rsidR="00F366EA" w:rsidRPr="00865E93" w:rsidRDefault="00F366EA" w:rsidP="005A4037">
            <w:pPr>
              <w:spacing w:after="0"/>
              <w:jc w:val="center"/>
              <w:rPr>
                <w:rFonts w:ascii="Arial" w:hAnsi="Arial" w:cs="Arial"/>
                <w:color w:val="000000"/>
                <w:sz w:val="18"/>
                <w:szCs w:val="18"/>
                <w:highlight w:val="yellow"/>
                <w:lang w:val="en-US" w:eastAsia="ja-JP"/>
              </w:rPr>
            </w:pPr>
            <w:r w:rsidRPr="00865E93">
              <w:rPr>
                <w:rFonts w:ascii="Arial" w:hAnsi="Arial" w:cs="Arial"/>
                <w:color w:val="000000"/>
                <w:sz w:val="16"/>
                <w:szCs w:val="16"/>
                <w:highlight w:val="yellow"/>
              </w:rPr>
              <w:t>3724</w:t>
            </w:r>
          </w:p>
        </w:tc>
      </w:tr>
      <w:tr w:rsidR="00F366EA" w:rsidRPr="0073594C" w14:paraId="76A3CD4F"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5E8DA99"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1116F574"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|fx_low + 4*fy_low|</w:t>
            </w:r>
          </w:p>
        </w:tc>
        <w:tc>
          <w:tcPr>
            <w:tcW w:w="1842" w:type="dxa"/>
            <w:tcBorders>
              <w:top w:val="nil"/>
              <w:left w:val="nil"/>
              <w:bottom w:val="single" w:sz="4" w:space="0" w:color="auto"/>
              <w:right w:val="single" w:sz="4" w:space="0" w:color="auto"/>
            </w:tcBorders>
            <w:shd w:val="clear" w:color="auto" w:fill="auto"/>
            <w:noWrap/>
            <w:vAlign w:val="center"/>
          </w:tcPr>
          <w:p w14:paraId="38D31CC3"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|fx_high + 4*fy_high|</w:t>
            </w:r>
          </w:p>
        </w:tc>
        <w:tc>
          <w:tcPr>
            <w:tcW w:w="1985" w:type="dxa"/>
            <w:tcBorders>
              <w:top w:val="nil"/>
              <w:left w:val="nil"/>
              <w:bottom w:val="single" w:sz="4" w:space="0" w:color="auto"/>
              <w:right w:val="single" w:sz="4" w:space="0" w:color="auto"/>
            </w:tcBorders>
            <w:shd w:val="clear" w:color="auto" w:fill="auto"/>
            <w:noWrap/>
            <w:vAlign w:val="center"/>
          </w:tcPr>
          <w:p w14:paraId="16033278"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+ 4*fx_low|</w:t>
            </w:r>
          </w:p>
        </w:tc>
        <w:tc>
          <w:tcPr>
            <w:tcW w:w="1843" w:type="dxa"/>
            <w:tcBorders>
              <w:top w:val="nil"/>
              <w:left w:val="nil"/>
              <w:bottom w:val="single" w:sz="4" w:space="0" w:color="auto"/>
              <w:right w:val="single" w:sz="4" w:space="0" w:color="auto"/>
            </w:tcBorders>
            <w:shd w:val="clear" w:color="auto" w:fill="auto"/>
            <w:noWrap/>
            <w:vAlign w:val="center"/>
          </w:tcPr>
          <w:p w14:paraId="13B3DFF7"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+ 4*fx_high|</w:t>
            </w:r>
          </w:p>
        </w:tc>
      </w:tr>
      <w:tr w:rsidR="00F366EA" w:rsidRPr="0073594C" w14:paraId="62F0862D"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50853F4"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2B895BAF"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4362</w:t>
            </w:r>
          </w:p>
        </w:tc>
        <w:tc>
          <w:tcPr>
            <w:tcW w:w="1842" w:type="dxa"/>
            <w:tcBorders>
              <w:top w:val="nil"/>
              <w:left w:val="nil"/>
              <w:bottom w:val="single" w:sz="4" w:space="0" w:color="auto"/>
              <w:right w:val="single" w:sz="4" w:space="0" w:color="auto"/>
            </w:tcBorders>
            <w:shd w:val="clear" w:color="auto" w:fill="auto"/>
            <w:noWrap/>
            <w:vAlign w:val="center"/>
          </w:tcPr>
          <w:p w14:paraId="4F8F0A36"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4597</w:t>
            </w:r>
          </w:p>
        </w:tc>
        <w:tc>
          <w:tcPr>
            <w:tcW w:w="1985" w:type="dxa"/>
            <w:tcBorders>
              <w:top w:val="nil"/>
              <w:left w:val="nil"/>
              <w:bottom w:val="single" w:sz="4" w:space="0" w:color="auto"/>
              <w:right w:val="single" w:sz="4" w:space="0" w:color="auto"/>
            </w:tcBorders>
            <w:shd w:val="clear" w:color="auto" w:fill="auto"/>
            <w:noWrap/>
            <w:vAlign w:val="center"/>
          </w:tcPr>
          <w:p w14:paraId="3D8797F4"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7503</w:t>
            </w:r>
          </w:p>
        </w:tc>
        <w:tc>
          <w:tcPr>
            <w:tcW w:w="1843" w:type="dxa"/>
            <w:tcBorders>
              <w:top w:val="nil"/>
              <w:left w:val="nil"/>
              <w:bottom w:val="single" w:sz="4" w:space="0" w:color="auto"/>
              <w:right w:val="single" w:sz="4" w:space="0" w:color="auto"/>
            </w:tcBorders>
            <w:shd w:val="clear" w:color="auto" w:fill="auto"/>
            <w:noWrap/>
            <w:vAlign w:val="center"/>
          </w:tcPr>
          <w:p w14:paraId="15DD396B"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7843</w:t>
            </w:r>
          </w:p>
        </w:tc>
      </w:tr>
      <w:tr w:rsidR="00F366EA" w:rsidRPr="0073594C" w14:paraId="292C14E1"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058510D"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172A3E5C"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+ 3*fy_low|</w:t>
            </w:r>
          </w:p>
        </w:tc>
        <w:tc>
          <w:tcPr>
            <w:tcW w:w="1842" w:type="dxa"/>
            <w:tcBorders>
              <w:top w:val="nil"/>
              <w:left w:val="nil"/>
              <w:bottom w:val="single" w:sz="4" w:space="0" w:color="auto"/>
              <w:right w:val="single" w:sz="4" w:space="0" w:color="auto"/>
            </w:tcBorders>
            <w:shd w:val="clear" w:color="auto" w:fill="auto"/>
            <w:noWrap/>
            <w:vAlign w:val="center"/>
          </w:tcPr>
          <w:p w14:paraId="4AA712B5"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+ 3*fy_high|</w:t>
            </w:r>
          </w:p>
        </w:tc>
        <w:tc>
          <w:tcPr>
            <w:tcW w:w="1985" w:type="dxa"/>
            <w:tcBorders>
              <w:top w:val="nil"/>
              <w:left w:val="nil"/>
              <w:bottom w:val="single" w:sz="4" w:space="0" w:color="auto"/>
              <w:right w:val="single" w:sz="4" w:space="0" w:color="auto"/>
            </w:tcBorders>
            <w:shd w:val="clear" w:color="auto" w:fill="auto"/>
            <w:noWrap/>
            <w:vAlign w:val="center"/>
          </w:tcPr>
          <w:p w14:paraId="068587F1"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+ 3*fx_low|</w:t>
            </w:r>
          </w:p>
        </w:tc>
        <w:tc>
          <w:tcPr>
            <w:tcW w:w="1843" w:type="dxa"/>
            <w:tcBorders>
              <w:top w:val="nil"/>
              <w:left w:val="nil"/>
              <w:bottom w:val="single" w:sz="4" w:space="0" w:color="auto"/>
              <w:right w:val="single" w:sz="4" w:space="0" w:color="auto"/>
            </w:tcBorders>
            <w:shd w:val="clear" w:color="auto" w:fill="auto"/>
            <w:noWrap/>
            <w:vAlign w:val="center"/>
          </w:tcPr>
          <w:p w14:paraId="4BBCE864"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+ 3*fx_high|</w:t>
            </w:r>
          </w:p>
        </w:tc>
      </w:tr>
      <w:tr w:rsidR="00F366EA" w:rsidRPr="0073594C" w14:paraId="5BEED74A" w14:textId="77777777" w:rsidTr="005A4037">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29B955" w14:textId="77777777" w:rsidR="00F366EA" w:rsidRDefault="00F366EA" w:rsidP="005A4037">
            <w:pPr>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2AB7B132" w14:textId="77777777" w:rsidR="00F366EA" w:rsidRDefault="00F366EA" w:rsidP="005A4037">
            <w:pPr>
              <w:spacing w:after="0"/>
              <w:jc w:val="center"/>
              <w:rPr>
                <w:rFonts w:ascii="Arial" w:hAnsi="Arial" w:cs="Arial"/>
                <w:color w:val="000000"/>
                <w:sz w:val="16"/>
                <w:szCs w:val="16"/>
              </w:rPr>
            </w:pPr>
            <w:r>
              <w:rPr>
                <w:rFonts w:ascii="Arial" w:hAnsi="Arial" w:cs="Arial"/>
                <w:color w:val="000000"/>
                <w:sz w:val="16"/>
                <w:szCs w:val="16"/>
              </w:rPr>
              <w:t>5409</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6415914C" w14:textId="77777777" w:rsidR="00F366EA" w:rsidRDefault="00F366EA" w:rsidP="005A4037">
            <w:pPr>
              <w:spacing w:after="0"/>
              <w:jc w:val="center"/>
              <w:rPr>
                <w:rFonts w:ascii="Arial" w:hAnsi="Arial" w:cs="Arial"/>
                <w:color w:val="000000"/>
                <w:sz w:val="16"/>
                <w:szCs w:val="16"/>
              </w:rPr>
            </w:pPr>
            <w:r>
              <w:rPr>
                <w:rFonts w:ascii="Arial" w:hAnsi="Arial" w:cs="Arial"/>
                <w:color w:val="000000"/>
                <w:sz w:val="16"/>
                <w:szCs w:val="16"/>
              </w:rPr>
              <w:t>5679</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2A73EB0D" w14:textId="77777777" w:rsidR="00F366EA" w:rsidRDefault="00F366EA" w:rsidP="005A4037">
            <w:pPr>
              <w:spacing w:after="0"/>
              <w:jc w:val="center"/>
              <w:rPr>
                <w:rFonts w:ascii="Arial" w:hAnsi="Arial" w:cs="Arial"/>
                <w:color w:val="000000"/>
                <w:sz w:val="16"/>
                <w:szCs w:val="16"/>
              </w:rPr>
            </w:pPr>
            <w:r>
              <w:rPr>
                <w:rFonts w:ascii="Arial" w:hAnsi="Arial" w:cs="Arial"/>
                <w:color w:val="000000"/>
                <w:sz w:val="16"/>
                <w:szCs w:val="16"/>
              </w:rPr>
              <w:t>6456</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3C0D0E6A" w14:textId="77777777" w:rsidR="00F366EA" w:rsidRDefault="00F366EA" w:rsidP="005A4037">
            <w:pPr>
              <w:spacing w:after="0"/>
              <w:jc w:val="center"/>
              <w:rPr>
                <w:rFonts w:ascii="Arial" w:hAnsi="Arial" w:cs="Arial"/>
                <w:color w:val="000000"/>
                <w:sz w:val="16"/>
                <w:szCs w:val="16"/>
              </w:rPr>
            </w:pPr>
            <w:r>
              <w:rPr>
                <w:rFonts w:ascii="Arial" w:hAnsi="Arial" w:cs="Arial"/>
                <w:color w:val="000000"/>
                <w:sz w:val="16"/>
                <w:szCs w:val="16"/>
              </w:rPr>
              <w:t>6761</w:t>
            </w:r>
          </w:p>
        </w:tc>
      </w:tr>
    </w:tbl>
    <w:p w14:paraId="74C62977" w14:textId="77777777" w:rsidR="00F366EA" w:rsidRPr="0073594C" w:rsidRDefault="00F366EA" w:rsidP="00F366EA">
      <w:pPr>
        <w:rPr>
          <w:lang w:eastAsia="ko-KR"/>
        </w:rPr>
      </w:pPr>
    </w:p>
    <w:p w14:paraId="7131B689" w14:textId="3E97CE5F" w:rsidR="00F366EA" w:rsidRPr="0073594C" w:rsidRDefault="00F366EA" w:rsidP="00F366EA">
      <w:pPr>
        <w:jc w:val="center"/>
        <w:rPr>
          <w:lang w:eastAsia="zh-CN"/>
        </w:rPr>
      </w:pPr>
      <w:r w:rsidRPr="0073594C">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62</w:t>
      </w:r>
      <w:r w:rsidRPr="0073594C">
        <w:rPr>
          <w:rFonts w:ascii="Arial" w:hAnsi="Arial" w:cs="Arial"/>
          <w:b/>
          <w:bCs/>
          <w:lang w:val="en-US" w:eastAsia="zh-CN"/>
        </w:rPr>
        <w:t>.2</w:t>
      </w:r>
      <w:r w:rsidRPr="0073594C">
        <w:rPr>
          <w:rFonts w:ascii="Arial" w:hAnsi="Arial" w:cs="Arial"/>
          <w:b/>
          <w:bCs/>
          <w:lang w:val="en-US"/>
        </w:rPr>
        <w:t>.</w:t>
      </w:r>
      <w:r>
        <w:rPr>
          <w:rFonts w:ascii="Arial" w:hAnsi="Arial" w:cs="Arial"/>
          <w:b/>
          <w:bCs/>
          <w:lang w:val="en-US"/>
        </w:rPr>
        <w:t>1</w:t>
      </w:r>
      <w:r w:rsidRPr="0073594C">
        <w:rPr>
          <w:rFonts w:ascii="Arial" w:hAnsi="Arial" w:cs="Arial"/>
          <w:b/>
          <w:bCs/>
          <w:lang w:val="en-US"/>
        </w:rPr>
        <w:t xml:space="preserve">-3: Band </w:t>
      </w:r>
      <w:r w:rsidRPr="0073594C">
        <w:rPr>
          <w:rFonts w:ascii="Arial" w:hAnsi="Arial" w:cs="Arial"/>
          <w:b/>
          <w:bCs/>
          <w:lang w:val="en-US" w:eastAsia="zh-CN"/>
        </w:rPr>
        <w:t>n</w:t>
      </w:r>
      <w:r>
        <w:rPr>
          <w:rFonts w:ascii="Arial" w:hAnsi="Arial" w:cs="Arial"/>
          <w:b/>
          <w:bCs/>
          <w:lang w:val="en-US" w:eastAsia="zh-CN"/>
        </w:rPr>
        <w:t>78</w:t>
      </w:r>
      <w:r w:rsidRPr="0073594C">
        <w:rPr>
          <w:rFonts w:ascii="Arial" w:hAnsi="Arial" w:cs="Arial"/>
          <w:b/>
          <w:bCs/>
          <w:lang w:val="en-US"/>
        </w:rPr>
        <w:t xml:space="preserve"> and Band </w:t>
      </w:r>
      <w:r w:rsidRPr="0073594C">
        <w:rPr>
          <w:rFonts w:ascii="Arial" w:hAnsi="Arial" w:cs="Arial"/>
          <w:b/>
          <w:bCs/>
          <w:lang w:val="en-US" w:eastAsia="zh-CN"/>
        </w:rPr>
        <w:t>n</w:t>
      </w:r>
      <w:r>
        <w:rPr>
          <w:rFonts w:ascii="Arial" w:hAnsi="Arial" w:cs="Arial"/>
          <w:b/>
          <w:bCs/>
          <w:lang w:val="en-US" w:eastAsia="zh-CN"/>
        </w:rPr>
        <w:t>105</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harmonics and IMD products</w:t>
      </w:r>
    </w:p>
    <w:tbl>
      <w:tblPr>
        <w:tblW w:w="10060" w:type="dxa"/>
        <w:tblInd w:w="113" w:type="dxa"/>
        <w:tblLook w:val="04A0" w:firstRow="1" w:lastRow="0" w:firstColumn="1" w:lastColumn="0" w:noHBand="0" w:noVBand="1"/>
      </w:tblPr>
      <w:tblGrid>
        <w:gridCol w:w="2547"/>
        <w:gridCol w:w="1843"/>
        <w:gridCol w:w="1842"/>
        <w:gridCol w:w="1985"/>
        <w:gridCol w:w="1843"/>
      </w:tblGrid>
      <w:tr w:rsidR="00F366EA" w:rsidRPr="0073594C" w14:paraId="3FA37F54" w14:textId="77777777" w:rsidTr="005A4037">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348CCC" w14:textId="77777777" w:rsidR="00F366EA" w:rsidRPr="0073594C" w:rsidRDefault="00F366EA" w:rsidP="005A4037">
            <w:pPr>
              <w:spacing w:after="0"/>
              <w:rPr>
                <w:rFonts w:ascii="Arial" w:hAnsi="Arial" w:cs="Arial"/>
                <w:b/>
                <w:bCs/>
                <w:color w:val="000000"/>
                <w:sz w:val="18"/>
                <w:szCs w:val="18"/>
                <w:lang w:val="en-US" w:eastAsia="ja-JP"/>
              </w:rPr>
            </w:pPr>
            <w:r>
              <w:rPr>
                <w:rFonts w:ascii="Arial" w:hAnsi="Arial" w:cs="Arial"/>
                <w:b/>
                <w:bCs/>
                <w:color w:val="000000"/>
                <w:sz w:val="18"/>
                <w:szCs w:val="18"/>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4A0A3EA8" w14:textId="77777777" w:rsidR="00F366EA" w:rsidRPr="0073594C" w:rsidRDefault="00F366EA"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fx_low</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061296FD" w14:textId="77777777" w:rsidR="00F366EA" w:rsidRPr="0073594C" w:rsidRDefault="00F366EA"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fx_high</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1237273A" w14:textId="77777777" w:rsidR="00F366EA" w:rsidRPr="0073594C" w:rsidRDefault="00F366EA"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fy_low</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68E8A233" w14:textId="77777777" w:rsidR="00F366EA" w:rsidRPr="0073594C" w:rsidRDefault="00F366EA"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fy_high</w:t>
            </w:r>
          </w:p>
        </w:tc>
      </w:tr>
      <w:tr w:rsidR="00F366EA" w:rsidRPr="0073594C" w14:paraId="70DBA9F1"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E589C91"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UL Frequency [MHz]</w:t>
            </w:r>
          </w:p>
        </w:tc>
        <w:tc>
          <w:tcPr>
            <w:tcW w:w="1843" w:type="dxa"/>
            <w:tcBorders>
              <w:top w:val="nil"/>
              <w:left w:val="nil"/>
              <w:bottom w:val="single" w:sz="4" w:space="0" w:color="auto"/>
              <w:right w:val="single" w:sz="4" w:space="0" w:color="auto"/>
            </w:tcBorders>
            <w:shd w:val="clear" w:color="auto" w:fill="auto"/>
            <w:noWrap/>
            <w:vAlign w:val="center"/>
          </w:tcPr>
          <w:p w14:paraId="287B6BD3"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3300</w:t>
            </w:r>
          </w:p>
        </w:tc>
        <w:tc>
          <w:tcPr>
            <w:tcW w:w="1842" w:type="dxa"/>
            <w:tcBorders>
              <w:top w:val="nil"/>
              <w:left w:val="nil"/>
              <w:bottom w:val="single" w:sz="4" w:space="0" w:color="auto"/>
              <w:right w:val="single" w:sz="4" w:space="0" w:color="auto"/>
            </w:tcBorders>
            <w:shd w:val="clear" w:color="auto" w:fill="auto"/>
            <w:noWrap/>
            <w:vAlign w:val="center"/>
          </w:tcPr>
          <w:p w14:paraId="21E44EF4"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3800</w:t>
            </w:r>
          </w:p>
        </w:tc>
        <w:tc>
          <w:tcPr>
            <w:tcW w:w="1985" w:type="dxa"/>
            <w:tcBorders>
              <w:top w:val="nil"/>
              <w:left w:val="nil"/>
              <w:bottom w:val="single" w:sz="4" w:space="0" w:color="auto"/>
              <w:right w:val="single" w:sz="4" w:space="0" w:color="auto"/>
            </w:tcBorders>
            <w:shd w:val="clear" w:color="auto" w:fill="auto"/>
            <w:noWrap/>
            <w:vAlign w:val="center"/>
          </w:tcPr>
          <w:p w14:paraId="4EB59D30"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663</w:t>
            </w:r>
          </w:p>
        </w:tc>
        <w:tc>
          <w:tcPr>
            <w:tcW w:w="1843" w:type="dxa"/>
            <w:tcBorders>
              <w:top w:val="nil"/>
              <w:left w:val="nil"/>
              <w:bottom w:val="single" w:sz="4" w:space="0" w:color="auto"/>
              <w:right w:val="single" w:sz="4" w:space="0" w:color="auto"/>
            </w:tcBorders>
            <w:shd w:val="clear" w:color="auto" w:fill="auto"/>
            <w:noWrap/>
            <w:vAlign w:val="center"/>
          </w:tcPr>
          <w:p w14:paraId="285C1D45"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703</w:t>
            </w:r>
          </w:p>
        </w:tc>
      </w:tr>
      <w:tr w:rsidR="00F366EA" w:rsidRPr="0073594C" w14:paraId="4C39A65F"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6138680"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DL Frequency [MHz]</w:t>
            </w:r>
          </w:p>
        </w:tc>
        <w:tc>
          <w:tcPr>
            <w:tcW w:w="1843" w:type="dxa"/>
            <w:tcBorders>
              <w:top w:val="nil"/>
              <w:left w:val="nil"/>
              <w:bottom w:val="single" w:sz="4" w:space="0" w:color="auto"/>
              <w:right w:val="single" w:sz="4" w:space="0" w:color="auto"/>
            </w:tcBorders>
            <w:shd w:val="clear" w:color="auto" w:fill="auto"/>
            <w:noWrap/>
            <w:vAlign w:val="center"/>
          </w:tcPr>
          <w:p w14:paraId="261BB165"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3300</w:t>
            </w:r>
          </w:p>
        </w:tc>
        <w:tc>
          <w:tcPr>
            <w:tcW w:w="1842" w:type="dxa"/>
            <w:tcBorders>
              <w:top w:val="nil"/>
              <w:left w:val="nil"/>
              <w:bottom w:val="single" w:sz="4" w:space="0" w:color="auto"/>
              <w:right w:val="single" w:sz="4" w:space="0" w:color="auto"/>
            </w:tcBorders>
            <w:shd w:val="clear" w:color="auto" w:fill="auto"/>
            <w:noWrap/>
            <w:vAlign w:val="center"/>
          </w:tcPr>
          <w:p w14:paraId="0F7141D1"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3800</w:t>
            </w:r>
          </w:p>
        </w:tc>
        <w:tc>
          <w:tcPr>
            <w:tcW w:w="1985" w:type="dxa"/>
            <w:tcBorders>
              <w:top w:val="nil"/>
              <w:left w:val="nil"/>
              <w:bottom w:val="single" w:sz="4" w:space="0" w:color="auto"/>
              <w:right w:val="single" w:sz="4" w:space="0" w:color="auto"/>
            </w:tcBorders>
            <w:shd w:val="clear" w:color="auto" w:fill="auto"/>
            <w:noWrap/>
            <w:vAlign w:val="center"/>
          </w:tcPr>
          <w:p w14:paraId="06F6A567"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612</w:t>
            </w:r>
          </w:p>
        </w:tc>
        <w:tc>
          <w:tcPr>
            <w:tcW w:w="1843" w:type="dxa"/>
            <w:tcBorders>
              <w:top w:val="nil"/>
              <w:left w:val="nil"/>
              <w:bottom w:val="single" w:sz="4" w:space="0" w:color="auto"/>
              <w:right w:val="single" w:sz="4" w:space="0" w:color="auto"/>
            </w:tcBorders>
            <w:shd w:val="clear" w:color="auto" w:fill="auto"/>
            <w:noWrap/>
            <w:vAlign w:val="center"/>
          </w:tcPr>
          <w:p w14:paraId="3F3415EB"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652</w:t>
            </w:r>
          </w:p>
        </w:tc>
      </w:tr>
      <w:tr w:rsidR="00F366EA" w:rsidRPr="0073594C" w14:paraId="2580B71E"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AB067B9"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2nd order IMD products</w:t>
            </w:r>
          </w:p>
        </w:tc>
        <w:tc>
          <w:tcPr>
            <w:tcW w:w="1843" w:type="dxa"/>
            <w:tcBorders>
              <w:top w:val="nil"/>
              <w:left w:val="nil"/>
              <w:bottom w:val="single" w:sz="4" w:space="0" w:color="auto"/>
              <w:right w:val="single" w:sz="4" w:space="0" w:color="auto"/>
            </w:tcBorders>
            <w:shd w:val="clear" w:color="auto" w:fill="auto"/>
            <w:noWrap/>
            <w:vAlign w:val="center"/>
          </w:tcPr>
          <w:p w14:paraId="3C87FC8C"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fx_high|</w:t>
            </w:r>
          </w:p>
        </w:tc>
        <w:tc>
          <w:tcPr>
            <w:tcW w:w="1842" w:type="dxa"/>
            <w:tcBorders>
              <w:top w:val="nil"/>
              <w:left w:val="nil"/>
              <w:bottom w:val="single" w:sz="4" w:space="0" w:color="auto"/>
              <w:right w:val="single" w:sz="4" w:space="0" w:color="auto"/>
            </w:tcBorders>
            <w:shd w:val="clear" w:color="auto" w:fill="auto"/>
            <w:noWrap/>
            <w:vAlign w:val="center"/>
          </w:tcPr>
          <w:p w14:paraId="47F0669E"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fx_low|</w:t>
            </w:r>
          </w:p>
        </w:tc>
        <w:tc>
          <w:tcPr>
            <w:tcW w:w="1985" w:type="dxa"/>
            <w:tcBorders>
              <w:top w:val="nil"/>
              <w:left w:val="nil"/>
              <w:bottom w:val="single" w:sz="4" w:space="0" w:color="auto"/>
              <w:right w:val="single" w:sz="4" w:space="0" w:color="auto"/>
            </w:tcBorders>
            <w:shd w:val="clear" w:color="auto" w:fill="auto"/>
            <w:noWrap/>
            <w:vAlign w:val="center"/>
          </w:tcPr>
          <w:p w14:paraId="6C9D9A7B"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fx_low|</w:t>
            </w:r>
          </w:p>
        </w:tc>
        <w:tc>
          <w:tcPr>
            <w:tcW w:w="1843" w:type="dxa"/>
            <w:tcBorders>
              <w:top w:val="nil"/>
              <w:left w:val="nil"/>
              <w:bottom w:val="single" w:sz="4" w:space="0" w:color="auto"/>
              <w:right w:val="single" w:sz="4" w:space="0" w:color="auto"/>
            </w:tcBorders>
            <w:shd w:val="clear" w:color="auto" w:fill="auto"/>
            <w:noWrap/>
            <w:vAlign w:val="center"/>
          </w:tcPr>
          <w:p w14:paraId="753C4DC7"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fx_high|</w:t>
            </w:r>
          </w:p>
        </w:tc>
      </w:tr>
      <w:tr w:rsidR="00F366EA" w:rsidRPr="0073594C" w14:paraId="6D85A8D6"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5FDBC0F"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02247434"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3137</w:t>
            </w:r>
          </w:p>
        </w:tc>
        <w:tc>
          <w:tcPr>
            <w:tcW w:w="1842" w:type="dxa"/>
            <w:tcBorders>
              <w:top w:val="nil"/>
              <w:left w:val="nil"/>
              <w:bottom w:val="single" w:sz="4" w:space="0" w:color="auto"/>
              <w:right w:val="single" w:sz="4" w:space="0" w:color="auto"/>
            </w:tcBorders>
            <w:shd w:val="clear" w:color="auto" w:fill="auto"/>
            <w:noWrap/>
            <w:vAlign w:val="center"/>
          </w:tcPr>
          <w:p w14:paraId="4B8A9FD2"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2597</w:t>
            </w:r>
          </w:p>
        </w:tc>
        <w:tc>
          <w:tcPr>
            <w:tcW w:w="1985" w:type="dxa"/>
            <w:tcBorders>
              <w:top w:val="nil"/>
              <w:left w:val="nil"/>
              <w:bottom w:val="single" w:sz="4" w:space="0" w:color="auto"/>
              <w:right w:val="single" w:sz="4" w:space="0" w:color="auto"/>
            </w:tcBorders>
            <w:shd w:val="clear" w:color="auto" w:fill="auto"/>
            <w:noWrap/>
            <w:vAlign w:val="center"/>
          </w:tcPr>
          <w:p w14:paraId="20220639"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3963</w:t>
            </w:r>
          </w:p>
        </w:tc>
        <w:tc>
          <w:tcPr>
            <w:tcW w:w="1843" w:type="dxa"/>
            <w:tcBorders>
              <w:top w:val="nil"/>
              <w:left w:val="nil"/>
              <w:bottom w:val="single" w:sz="4" w:space="0" w:color="auto"/>
              <w:right w:val="single" w:sz="4" w:space="0" w:color="auto"/>
            </w:tcBorders>
            <w:shd w:val="clear" w:color="auto" w:fill="auto"/>
            <w:noWrap/>
            <w:vAlign w:val="center"/>
          </w:tcPr>
          <w:p w14:paraId="54557566"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4503</w:t>
            </w:r>
          </w:p>
        </w:tc>
      </w:tr>
      <w:tr w:rsidR="00F366EA" w:rsidRPr="0073594C" w14:paraId="505CA3CD"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BAB1154"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2CC49976"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fy_high|</w:t>
            </w:r>
          </w:p>
        </w:tc>
        <w:tc>
          <w:tcPr>
            <w:tcW w:w="1842" w:type="dxa"/>
            <w:tcBorders>
              <w:top w:val="nil"/>
              <w:left w:val="nil"/>
              <w:bottom w:val="single" w:sz="4" w:space="0" w:color="auto"/>
              <w:right w:val="single" w:sz="4" w:space="0" w:color="auto"/>
            </w:tcBorders>
            <w:shd w:val="clear" w:color="auto" w:fill="auto"/>
            <w:noWrap/>
            <w:vAlign w:val="center"/>
          </w:tcPr>
          <w:p w14:paraId="0D400475"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fy_low|</w:t>
            </w:r>
          </w:p>
        </w:tc>
        <w:tc>
          <w:tcPr>
            <w:tcW w:w="1985" w:type="dxa"/>
            <w:tcBorders>
              <w:top w:val="nil"/>
              <w:left w:val="nil"/>
              <w:bottom w:val="single" w:sz="4" w:space="0" w:color="auto"/>
              <w:right w:val="single" w:sz="4" w:space="0" w:color="auto"/>
            </w:tcBorders>
            <w:shd w:val="clear" w:color="auto" w:fill="auto"/>
            <w:noWrap/>
            <w:vAlign w:val="center"/>
          </w:tcPr>
          <w:p w14:paraId="6BF7C602"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fx_high|</w:t>
            </w:r>
          </w:p>
        </w:tc>
        <w:tc>
          <w:tcPr>
            <w:tcW w:w="1843" w:type="dxa"/>
            <w:tcBorders>
              <w:top w:val="nil"/>
              <w:left w:val="nil"/>
              <w:bottom w:val="single" w:sz="4" w:space="0" w:color="auto"/>
              <w:right w:val="single" w:sz="4" w:space="0" w:color="auto"/>
            </w:tcBorders>
            <w:shd w:val="clear" w:color="auto" w:fill="auto"/>
            <w:noWrap/>
            <w:vAlign w:val="center"/>
          </w:tcPr>
          <w:p w14:paraId="1B741BD6"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 fx_low|</w:t>
            </w:r>
          </w:p>
        </w:tc>
      </w:tr>
      <w:tr w:rsidR="00F366EA" w:rsidRPr="0073594C" w14:paraId="5F3F21D7"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D04DF1F"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0EF04E1B"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5897</w:t>
            </w:r>
          </w:p>
        </w:tc>
        <w:tc>
          <w:tcPr>
            <w:tcW w:w="1842" w:type="dxa"/>
            <w:tcBorders>
              <w:top w:val="nil"/>
              <w:left w:val="nil"/>
              <w:bottom w:val="single" w:sz="4" w:space="0" w:color="auto"/>
              <w:right w:val="single" w:sz="4" w:space="0" w:color="auto"/>
            </w:tcBorders>
            <w:shd w:val="clear" w:color="auto" w:fill="auto"/>
            <w:noWrap/>
            <w:vAlign w:val="center"/>
          </w:tcPr>
          <w:p w14:paraId="33F10ADF"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6937</w:t>
            </w:r>
          </w:p>
        </w:tc>
        <w:tc>
          <w:tcPr>
            <w:tcW w:w="1985" w:type="dxa"/>
            <w:tcBorders>
              <w:top w:val="nil"/>
              <w:left w:val="nil"/>
              <w:bottom w:val="single" w:sz="4" w:space="0" w:color="auto"/>
              <w:right w:val="single" w:sz="4" w:space="0" w:color="auto"/>
            </w:tcBorders>
            <w:shd w:val="clear" w:color="auto" w:fill="auto"/>
            <w:noWrap/>
            <w:vAlign w:val="center"/>
          </w:tcPr>
          <w:p w14:paraId="413AD52B" w14:textId="77777777" w:rsidR="00F366EA" w:rsidRPr="00865E93" w:rsidRDefault="00F366EA" w:rsidP="005A4037">
            <w:pPr>
              <w:spacing w:after="0"/>
              <w:jc w:val="center"/>
              <w:rPr>
                <w:rFonts w:ascii="Arial" w:hAnsi="Arial" w:cs="Arial"/>
                <w:color w:val="000000"/>
                <w:sz w:val="18"/>
                <w:szCs w:val="18"/>
                <w:lang w:val="en-US" w:eastAsia="ja-JP"/>
              </w:rPr>
            </w:pPr>
            <w:r w:rsidRPr="00865E93">
              <w:rPr>
                <w:rFonts w:ascii="Arial" w:hAnsi="Arial" w:cs="Arial"/>
                <w:color w:val="000000"/>
                <w:sz w:val="16"/>
                <w:szCs w:val="16"/>
              </w:rPr>
              <w:t>2474</w:t>
            </w:r>
          </w:p>
        </w:tc>
        <w:tc>
          <w:tcPr>
            <w:tcW w:w="1843" w:type="dxa"/>
            <w:tcBorders>
              <w:top w:val="nil"/>
              <w:left w:val="nil"/>
              <w:bottom w:val="single" w:sz="4" w:space="0" w:color="auto"/>
              <w:right w:val="single" w:sz="4" w:space="0" w:color="auto"/>
            </w:tcBorders>
            <w:shd w:val="clear" w:color="auto" w:fill="auto"/>
            <w:noWrap/>
            <w:vAlign w:val="center"/>
          </w:tcPr>
          <w:p w14:paraId="0910A964" w14:textId="77777777" w:rsidR="00F366EA" w:rsidRPr="00865E93" w:rsidRDefault="00F366EA" w:rsidP="005A4037">
            <w:pPr>
              <w:spacing w:after="0"/>
              <w:jc w:val="center"/>
              <w:rPr>
                <w:rFonts w:ascii="Arial" w:hAnsi="Arial" w:cs="Arial"/>
                <w:color w:val="000000"/>
                <w:sz w:val="18"/>
                <w:szCs w:val="18"/>
                <w:lang w:val="en-US" w:eastAsia="ja-JP"/>
              </w:rPr>
            </w:pPr>
            <w:r w:rsidRPr="00865E93">
              <w:rPr>
                <w:rFonts w:ascii="Arial" w:hAnsi="Arial" w:cs="Arial"/>
                <w:color w:val="000000"/>
                <w:sz w:val="16"/>
                <w:szCs w:val="16"/>
              </w:rPr>
              <w:t>1894</w:t>
            </w:r>
          </w:p>
        </w:tc>
      </w:tr>
      <w:tr w:rsidR="00F366EA" w:rsidRPr="0073594C" w14:paraId="59040B3D"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4021E02"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3045F198"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fy_low|</w:t>
            </w:r>
          </w:p>
        </w:tc>
        <w:tc>
          <w:tcPr>
            <w:tcW w:w="1842" w:type="dxa"/>
            <w:tcBorders>
              <w:top w:val="nil"/>
              <w:left w:val="nil"/>
              <w:bottom w:val="single" w:sz="4" w:space="0" w:color="auto"/>
              <w:right w:val="single" w:sz="4" w:space="0" w:color="auto"/>
            </w:tcBorders>
            <w:shd w:val="clear" w:color="auto" w:fill="auto"/>
            <w:noWrap/>
            <w:vAlign w:val="center"/>
          </w:tcPr>
          <w:p w14:paraId="065216E9"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fy_high|</w:t>
            </w:r>
          </w:p>
        </w:tc>
        <w:tc>
          <w:tcPr>
            <w:tcW w:w="1985" w:type="dxa"/>
            <w:tcBorders>
              <w:top w:val="nil"/>
              <w:left w:val="nil"/>
              <w:bottom w:val="single" w:sz="4" w:space="0" w:color="auto"/>
              <w:right w:val="single" w:sz="4" w:space="0" w:color="auto"/>
            </w:tcBorders>
            <w:shd w:val="clear" w:color="auto" w:fill="auto"/>
            <w:noWrap/>
            <w:vAlign w:val="center"/>
          </w:tcPr>
          <w:p w14:paraId="16458F16"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fx_low|</w:t>
            </w:r>
          </w:p>
        </w:tc>
        <w:tc>
          <w:tcPr>
            <w:tcW w:w="1843" w:type="dxa"/>
            <w:tcBorders>
              <w:top w:val="nil"/>
              <w:left w:val="nil"/>
              <w:bottom w:val="single" w:sz="4" w:space="0" w:color="auto"/>
              <w:right w:val="single" w:sz="4" w:space="0" w:color="auto"/>
            </w:tcBorders>
            <w:shd w:val="clear" w:color="auto" w:fill="auto"/>
            <w:noWrap/>
            <w:vAlign w:val="center"/>
          </w:tcPr>
          <w:p w14:paraId="058EF971"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 fx_high|</w:t>
            </w:r>
          </w:p>
        </w:tc>
      </w:tr>
      <w:tr w:rsidR="00F366EA" w:rsidRPr="0073594C" w14:paraId="242EEB1A"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B2FFCEE"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4B06DACD"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7263</w:t>
            </w:r>
          </w:p>
        </w:tc>
        <w:tc>
          <w:tcPr>
            <w:tcW w:w="1842" w:type="dxa"/>
            <w:tcBorders>
              <w:top w:val="nil"/>
              <w:left w:val="nil"/>
              <w:bottom w:val="single" w:sz="4" w:space="0" w:color="auto"/>
              <w:right w:val="single" w:sz="4" w:space="0" w:color="auto"/>
            </w:tcBorders>
            <w:shd w:val="clear" w:color="auto" w:fill="auto"/>
            <w:noWrap/>
            <w:vAlign w:val="center"/>
          </w:tcPr>
          <w:p w14:paraId="6104C7FB"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8303</w:t>
            </w:r>
          </w:p>
        </w:tc>
        <w:tc>
          <w:tcPr>
            <w:tcW w:w="1985" w:type="dxa"/>
            <w:tcBorders>
              <w:top w:val="nil"/>
              <w:left w:val="nil"/>
              <w:bottom w:val="single" w:sz="4" w:space="0" w:color="auto"/>
              <w:right w:val="single" w:sz="4" w:space="0" w:color="auto"/>
            </w:tcBorders>
            <w:shd w:val="clear" w:color="auto" w:fill="auto"/>
            <w:noWrap/>
            <w:vAlign w:val="center"/>
          </w:tcPr>
          <w:p w14:paraId="0F78DC67"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4626</w:t>
            </w:r>
          </w:p>
        </w:tc>
        <w:tc>
          <w:tcPr>
            <w:tcW w:w="1843" w:type="dxa"/>
            <w:tcBorders>
              <w:top w:val="nil"/>
              <w:left w:val="nil"/>
              <w:bottom w:val="single" w:sz="4" w:space="0" w:color="auto"/>
              <w:right w:val="single" w:sz="4" w:space="0" w:color="auto"/>
            </w:tcBorders>
            <w:shd w:val="clear" w:color="auto" w:fill="auto"/>
            <w:noWrap/>
            <w:vAlign w:val="center"/>
          </w:tcPr>
          <w:p w14:paraId="2AAC0455"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5206</w:t>
            </w:r>
          </w:p>
        </w:tc>
      </w:tr>
      <w:tr w:rsidR="00F366EA" w:rsidRPr="0073594C" w14:paraId="3A83D309"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6FDFD18"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Two-tone 4th order IMD products</w:t>
            </w:r>
          </w:p>
        </w:tc>
        <w:tc>
          <w:tcPr>
            <w:tcW w:w="1843" w:type="dxa"/>
            <w:tcBorders>
              <w:top w:val="nil"/>
              <w:left w:val="nil"/>
              <w:bottom w:val="single" w:sz="4" w:space="0" w:color="auto"/>
              <w:right w:val="single" w:sz="4" w:space="0" w:color="auto"/>
            </w:tcBorders>
            <w:shd w:val="clear" w:color="auto" w:fill="FFFFFF" w:themeFill="background1"/>
            <w:noWrap/>
            <w:vAlign w:val="center"/>
          </w:tcPr>
          <w:p w14:paraId="48E3417C"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|3*fx_low –1* fy_high|</w:t>
            </w:r>
          </w:p>
        </w:tc>
        <w:tc>
          <w:tcPr>
            <w:tcW w:w="1842" w:type="dxa"/>
            <w:tcBorders>
              <w:top w:val="nil"/>
              <w:left w:val="nil"/>
              <w:bottom w:val="single" w:sz="4" w:space="0" w:color="auto"/>
              <w:right w:val="single" w:sz="4" w:space="0" w:color="auto"/>
            </w:tcBorders>
            <w:shd w:val="clear" w:color="auto" w:fill="auto"/>
            <w:noWrap/>
            <w:vAlign w:val="center"/>
          </w:tcPr>
          <w:p w14:paraId="5153FBA0"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|3*fx_high – 1*fy_low|</w:t>
            </w:r>
          </w:p>
        </w:tc>
        <w:tc>
          <w:tcPr>
            <w:tcW w:w="1985" w:type="dxa"/>
            <w:tcBorders>
              <w:top w:val="nil"/>
              <w:left w:val="nil"/>
              <w:bottom w:val="single" w:sz="4" w:space="0" w:color="auto"/>
              <w:right w:val="single" w:sz="4" w:space="0" w:color="auto"/>
            </w:tcBorders>
            <w:shd w:val="clear" w:color="auto" w:fill="auto"/>
            <w:noWrap/>
            <w:vAlign w:val="center"/>
          </w:tcPr>
          <w:p w14:paraId="1DE91134"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|3*fy_low – 1*fx_high|</w:t>
            </w:r>
          </w:p>
        </w:tc>
        <w:tc>
          <w:tcPr>
            <w:tcW w:w="1843" w:type="dxa"/>
            <w:tcBorders>
              <w:top w:val="nil"/>
              <w:left w:val="nil"/>
              <w:bottom w:val="single" w:sz="4" w:space="0" w:color="auto"/>
              <w:right w:val="single" w:sz="4" w:space="0" w:color="auto"/>
            </w:tcBorders>
            <w:shd w:val="clear" w:color="auto" w:fill="auto"/>
            <w:noWrap/>
            <w:vAlign w:val="center"/>
          </w:tcPr>
          <w:p w14:paraId="1145B6D5"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|3*fy_high – 1*fx_low|</w:t>
            </w:r>
          </w:p>
        </w:tc>
      </w:tr>
      <w:tr w:rsidR="00F366EA" w:rsidRPr="0073594C" w14:paraId="6133E78D"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E43C8F3"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3980F376"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9197</w:t>
            </w:r>
          </w:p>
        </w:tc>
        <w:tc>
          <w:tcPr>
            <w:tcW w:w="1842" w:type="dxa"/>
            <w:tcBorders>
              <w:top w:val="nil"/>
              <w:left w:val="nil"/>
              <w:bottom w:val="single" w:sz="4" w:space="0" w:color="auto"/>
              <w:right w:val="single" w:sz="4" w:space="0" w:color="auto"/>
            </w:tcBorders>
            <w:shd w:val="clear" w:color="auto" w:fill="auto"/>
            <w:noWrap/>
            <w:vAlign w:val="center"/>
          </w:tcPr>
          <w:p w14:paraId="2308BFF9"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10737</w:t>
            </w:r>
          </w:p>
        </w:tc>
        <w:tc>
          <w:tcPr>
            <w:tcW w:w="1985" w:type="dxa"/>
            <w:tcBorders>
              <w:top w:val="nil"/>
              <w:left w:val="nil"/>
              <w:bottom w:val="single" w:sz="4" w:space="0" w:color="auto"/>
              <w:right w:val="single" w:sz="4" w:space="0" w:color="auto"/>
            </w:tcBorders>
            <w:shd w:val="clear" w:color="auto" w:fill="auto"/>
            <w:noWrap/>
            <w:vAlign w:val="center"/>
          </w:tcPr>
          <w:p w14:paraId="21B97F96" w14:textId="77777777" w:rsidR="00F366EA" w:rsidRPr="00865E93" w:rsidRDefault="00F366EA" w:rsidP="005A4037">
            <w:pPr>
              <w:spacing w:after="0"/>
              <w:jc w:val="center"/>
              <w:rPr>
                <w:rFonts w:ascii="Arial" w:hAnsi="Arial" w:cs="Arial"/>
                <w:color w:val="000000"/>
                <w:sz w:val="18"/>
                <w:szCs w:val="18"/>
                <w:highlight w:val="yellow"/>
                <w:lang w:val="en-US" w:eastAsia="ja-JP"/>
              </w:rPr>
            </w:pPr>
            <w:r w:rsidRPr="00865E93">
              <w:rPr>
                <w:rFonts w:ascii="Arial" w:hAnsi="Arial" w:cs="Arial"/>
                <w:color w:val="000000"/>
                <w:sz w:val="16"/>
                <w:szCs w:val="16"/>
                <w:highlight w:val="yellow"/>
              </w:rPr>
              <w:t>1811</w:t>
            </w:r>
          </w:p>
        </w:tc>
        <w:tc>
          <w:tcPr>
            <w:tcW w:w="1843" w:type="dxa"/>
            <w:tcBorders>
              <w:top w:val="nil"/>
              <w:left w:val="nil"/>
              <w:bottom w:val="single" w:sz="4" w:space="0" w:color="auto"/>
              <w:right w:val="single" w:sz="4" w:space="0" w:color="auto"/>
            </w:tcBorders>
            <w:shd w:val="clear" w:color="auto" w:fill="auto"/>
            <w:noWrap/>
            <w:vAlign w:val="center"/>
          </w:tcPr>
          <w:p w14:paraId="646065F2" w14:textId="77777777" w:rsidR="00F366EA" w:rsidRPr="00865E93" w:rsidRDefault="00F366EA" w:rsidP="005A4037">
            <w:pPr>
              <w:spacing w:after="0"/>
              <w:jc w:val="center"/>
              <w:rPr>
                <w:rFonts w:ascii="Arial" w:hAnsi="Arial" w:cs="Arial"/>
                <w:color w:val="000000"/>
                <w:sz w:val="18"/>
                <w:szCs w:val="18"/>
                <w:highlight w:val="yellow"/>
                <w:lang w:val="en-US" w:eastAsia="ja-JP"/>
              </w:rPr>
            </w:pPr>
            <w:r w:rsidRPr="00865E93">
              <w:rPr>
                <w:rFonts w:ascii="Arial" w:hAnsi="Arial" w:cs="Arial"/>
                <w:color w:val="000000"/>
                <w:sz w:val="16"/>
                <w:szCs w:val="16"/>
                <w:highlight w:val="yellow"/>
              </w:rPr>
              <w:t>1191</w:t>
            </w:r>
          </w:p>
        </w:tc>
      </w:tr>
      <w:tr w:rsidR="00F366EA" w:rsidRPr="0073594C" w14:paraId="1F6DD463"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F4708FB"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03304939"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–2* fy_high|</w:t>
            </w:r>
          </w:p>
        </w:tc>
        <w:tc>
          <w:tcPr>
            <w:tcW w:w="1842" w:type="dxa"/>
            <w:tcBorders>
              <w:top w:val="nil"/>
              <w:left w:val="nil"/>
              <w:bottom w:val="single" w:sz="4" w:space="0" w:color="auto"/>
              <w:right w:val="single" w:sz="4" w:space="0" w:color="auto"/>
            </w:tcBorders>
            <w:shd w:val="clear" w:color="auto" w:fill="auto"/>
            <w:noWrap/>
            <w:vAlign w:val="center"/>
          </w:tcPr>
          <w:p w14:paraId="6E75C07C"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–2* fy_low|</w:t>
            </w:r>
          </w:p>
        </w:tc>
        <w:tc>
          <w:tcPr>
            <w:tcW w:w="1985" w:type="dxa"/>
            <w:tcBorders>
              <w:top w:val="nil"/>
              <w:left w:val="nil"/>
              <w:bottom w:val="single" w:sz="4" w:space="0" w:color="auto"/>
              <w:right w:val="single" w:sz="4" w:space="0" w:color="auto"/>
            </w:tcBorders>
            <w:shd w:val="clear" w:color="auto" w:fill="auto"/>
            <w:noWrap/>
            <w:vAlign w:val="center"/>
          </w:tcPr>
          <w:p w14:paraId="36663868"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+2* fy_low|</w:t>
            </w:r>
          </w:p>
        </w:tc>
        <w:tc>
          <w:tcPr>
            <w:tcW w:w="1843" w:type="dxa"/>
            <w:tcBorders>
              <w:top w:val="nil"/>
              <w:left w:val="nil"/>
              <w:bottom w:val="single" w:sz="4" w:space="0" w:color="auto"/>
              <w:right w:val="single" w:sz="4" w:space="0" w:color="auto"/>
            </w:tcBorders>
            <w:shd w:val="clear" w:color="auto" w:fill="auto"/>
            <w:noWrap/>
            <w:vAlign w:val="center"/>
          </w:tcPr>
          <w:p w14:paraId="0A8EB2CB"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+2* fy_high|</w:t>
            </w:r>
          </w:p>
        </w:tc>
      </w:tr>
      <w:tr w:rsidR="00F366EA" w:rsidRPr="0073594C" w14:paraId="79013FB7"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379AE1C"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7E194155"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5194</w:t>
            </w:r>
          </w:p>
        </w:tc>
        <w:tc>
          <w:tcPr>
            <w:tcW w:w="1842" w:type="dxa"/>
            <w:tcBorders>
              <w:top w:val="nil"/>
              <w:left w:val="nil"/>
              <w:bottom w:val="single" w:sz="4" w:space="0" w:color="auto"/>
              <w:right w:val="single" w:sz="4" w:space="0" w:color="auto"/>
            </w:tcBorders>
            <w:shd w:val="clear" w:color="auto" w:fill="auto"/>
            <w:noWrap/>
            <w:vAlign w:val="center"/>
          </w:tcPr>
          <w:p w14:paraId="29EC5FED"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6274</w:t>
            </w:r>
          </w:p>
        </w:tc>
        <w:tc>
          <w:tcPr>
            <w:tcW w:w="1985" w:type="dxa"/>
            <w:tcBorders>
              <w:top w:val="nil"/>
              <w:left w:val="nil"/>
              <w:bottom w:val="single" w:sz="4" w:space="0" w:color="auto"/>
              <w:right w:val="single" w:sz="4" w:space="0" w:color="auto"/>
            </w:tcBorders>
            <w:shd w:val="clear" w:color="auto" w:fill="auto"/>
            <w:noWrap/>
            <w:vAlign w:val="center"/>
          </w:tcPr>
          <w:p w14:paraId="6C28DF49"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7926</w:t>
            </w:r>
          </w:p>
        </w:tc>
        <w:tc>
          <w:tcPr>
            <w:tcW w:w="1843" w:type="dxa"/>
            <w:tcBorders>
              <w:top w:val="nil"/>
              <w:left w:val="nil"/>
              <w:bottom w:val="single" w:sz="4" w:space="0" w:color="auto"/>
              <w:right w:val="single" w:sz="4" w:space="0" w:color="auto"/>
            </w:tcBorders>
            <w:shd w:val="clear" w:color="auto" w:fill="auto"/>
            <w:noWrap/>
            <w:vAlign w:val="center"/>
          </w:tcPr>
          <w:p w14:paraId="770AEBB4"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9006</w:t>
            </w:r>
          </w:p>
        </w:tc>
      </w:tr>
      <w:tr w:rsidR="00F366EA" w:rsidRPr="0073594C" w14:paraId="6C061615"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FF63BE7"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6464E076"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|3*fx_low +1* fy_low|</w:t>
            </w:r>
          </w:p>
        </w:tc>
        <w:tc>
          <w:tcPr>
            <w:tcW w:w="1842" w:type="dxa"/>
            <w:tcBorders>
              <w:top w:val="nil"/>
              <w:left w:val="nil"/>
              <w:bottom w:val="single" w:sz="4" w:space="0" w:color="auto"/>
              <w:right w:val="single" w:sz="4" w:space="0" w:color="auto"/>
            </w:tcBorders>
            <w:shd w:val="clear" w:color="auto" w:fill="auto"/>
            <w:noWrap/>
            <w:vAlign w:val="center"/>
          </w:tcPr>
          <w:p w14:paraId="0D03FD04"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|3*fx_high + 1*fy_high|</w:t>
            </w:r>
          </w:p>
        </w:tc>
        <w:tc>
          <w:tcPr>
            <w:tcW w:w="1985" w:type="dxa"/>
            <w:tcBorders>
              <w:top w:val="nil"/>
              <w:left w:val="nil"/>
              <w:bottom w:val="single" w:sz="4" w:space="0" w:color="auto"/>
              <w:right w:val="single" w:sz="4" w:space="0" w:color="auto"/>
            </w:tcBorders>
            <w:shd w:val="clear" w:color="auto" w:fill="auto"/>
            <w:noWrap/>
            <w:vAlign w:val="center"/>
          </w:tcPr>
          <w:p w14:paraId="6D0E3660"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|3*fy_low + 1*fx_low|</w:t>
            </w:r>
          </w:p>
        </w:tc>
        <w:tc>
          <w:tcPr>
            <w:tcW w:w="1843" w:type="dxa"/>
            <w:tcBorders>
              <w:top w:val="nil"/>
              <w:left w:val="nil"/>
              <w:bottom w:val="single" w:sz="4" w:space="0" w:color="auto"/>
              <w:right w:val="single" w:sz="4" w:space="0" w:color="auto"/>
            </w:tcBorders>
            <w:shd w:val="clear" w:color="auto" w:fill="auto"/>
            <w:noWrap/>
            <w:vAlign w:val="center"/>
          </w:tcPr>
          <w:p w14:paraId="5548FC5B"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|3*fy_high + 1*fx_high|</w:t>
            </w:r>
          </w:p>
        </w:tc>
      </w:tr>
      <w:tr w:rsidR="00F366EA" w:rsidRPr="0073594C" w14:paraId="32A890A1"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08A1A77"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0D26245F"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10563</w:t>
            </w:r>
          </w:p>
        </w:tc>
        <w:tc>
          <w:tcPr>
            <w:tcW w:w="1842" w:type="dxa"/>
            <w:tcBorders>
              <w:top w:val="nil"/>
              <w:left w:val="nil"/>
              <w:bottom w:val="single" w:sz="4" w:space="0" w:color="auto"/>
              <w:right w:val="single" w:sz="4" w:space="0" w:color="auto"/>
            </w:tcBorders>
            <w:shd w:val="clear" w:color="auto" w:fill="auto"/>
            <w:noWrap/>
            <w:vAlign w:val="center"/>
          </w:tcPr>
          <w:p w14:paraId="0B4DFB86"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12103</w:t>
            </w:r>
          </w:p>
        </w:tc>
        <w:tc>
          <w:tcPr>
            <w:tcW w:w="1985" w:type="dxa"/>
            <w:tcBorders>
              <w:top w:val="nil"/>
              <w:left w:val="nil"/>
              <w:bottom w:val="single" w:sz="4" w:space="0" w:color="auto"/>
              <w:right w:val="single" w:sz="4" w:space="0" w:color="auto"/>
            </w:tcBorders>
            <w:shd w:val="clear" w:color="auto" w:fill="auto"/>
            <w:noWrap/>
            <w:vAlign w:val="center"/>
          </w:tcPr>
          <w:p w14:paraId="49B70132"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5289</w:t>
            </w:r>
          </w:p>
        </w:tc>
        <w:tc>
          <w:tcPr>
            <w:tcW w:w="1843" w:type="dxa"/>
            <w:tcBorders>
              <w:top w:val="nil"/>
              <w:left w:val="nil"/>
              <w:bottom w:val="single" w:sz="4" w:space="0" w:color="auto"/>
              <w:right w:val="single" w:sz="4" w:space="0" w:color="auto"/>
            </w:tcBorders>
            <w:shd w:val="clear" w:color="auto" w:fill="auto"/>
            <w:noWrap/>
            <w:vAlign w:val="center"/>
          </w:tcPr>
          <w:p w14:paraId="0CB5B9E0"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5909</w:t>
            </w:r>
          </w:p>
        </w:tc>
      </w:tr>
      <w:tr w:rsidR="00F366EA" w:rsidRPr="0073594C" w14:paraId="302E3D7E"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7C14A8E"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1D55E9CD"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|fx_low – 4*fy_high|</w:t>
            </w:r>
          </w:p>
        </w:tc>
        <w:tc>
          <w:tcPr>
            <w:tcW w:w="1842" w:type="dxa"/>
            <w:tcBorders>
              <w:top w:val="nil"/>
              <w:left w:val="nil"/>
              <w:bottom w:val="single" w:sz="4" w:space="0" w:color="auto"/>
              <w:right w:val="single" w:sz="4" w:space="0" w:color="auto"/>
            </w:tcBorders>
            <w:shd w:val="clear" w:color="auto" w:fill="auto"/>
            <w:noWrap/>
            <w:vAlign w:val="center"/>
          </w:tcPr>
          <w:p w14:paraId="03F72A81"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|fx_high – 4*fy_low|</w:t>
            </w:r>
          </w:p>
        </w:tc>
        <w:tc>
          <w:tcPr>
            <w:tcW w:w="1985" w:type="dxa"/>
            <w:tcBorders>
              <w:top w:val="nil"/>
              <w:left w:val="nil"/>
              <w:bottom w:val="single" w:sz="4" w:space="0" w:color="auto"/>
              <w:right w:val="single" w:sz="4" w:space="0" w:color="auto"/>
            </w:tcBorders>
            <w:shd w:val="clear" w:color="auto" w:fill="auto"/>
            <w:noWrap/>
            <w:vAlign w:val="center"/>
          </w:tcPr>
          <w:p w14:paraId="3C263FDA"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4*fx_high|</w:t>
            </w:r>
          </w:p>
        </w:tc>
        <w:tc>
          <w:tcPr>
            <w:tcW w:w="1843" w:type="dxa"/>
            <w:tcBorders>
              <w:top w:val="nil"/>
              <w:left w:val="nil"/>
              <w:bottom w:val="single" w:sz="4" w:space="0" w:color="auto"/>
              <w:right w:val="single" w:sz="4" w:space="0" w:color="auto"/>
            </w:tcBorders>
            <w:shd w:val="clear" w:color="auto" w:fill="auto"/>
            <w:noWrap/>
            <w:vAlign w:val="center"/>
          </w:tcPr>
          <w:p w14:paraId="226C4F63"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4*fx_low|</w:t>
            </w:r>
          </w:p>
        </w:tc>
      </w:tr>
      <w:tr w:rsidR="00F366EA" w:rsidRPr="0073594C" w14:paraId="229691A6"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8F9CAE9"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21EA3911"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488</w:t>
            </w:r>
          </w:p>
        </w:tc>
        <w:tc>
          <w:tcPr>
            <w:tcW w:w="1842" w:type="dxa"/>
            <w:tcBorders>
              <w:top w:val="nil"/>
              <w:left w:val="nil"/>
              <w:bottom w:val="single" w:sz="4" w:space="0" w:color="auto"/>
              <w:right w:val="single" w:sz="4" w:space="0" w:color="auto"/>
            </w:tcBorders>
            <w:shd w:val="clear" w:color="auto" w:fill="auto"/>
            <w:noWrap/>
            <w:vAlign w:val="center"/>
          </w:tcPr>
          <w:p w14:paraId="319C14B9"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1148</w:t>
            </w:r>
          </w:p>
        </w:tc>
        <w:tc>
          <w:tcPr>
            <w:tcW w:w="1985" w:type="dxa"/>
            <w:tcBorders>
              <w:top w:val="nil"/>
              <w:left w:val="nil"/>
              <w:bottom w:val="single" w:sz="4" w:space="0" w:color="auto"/>
              <w:right w:val="single" w:sz="4" w:space="0" w:color="auto"/>
            </w:tcBorders>
            <w:shd w:val="clear" w:color="auto" w:fill="auto"/>
            <w:noWrap/>
            <w:vAlign w:val="center"/>
          </w:tcPr>
          <w:p w14:paraId="4BD3C4FD"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14537</w:t>
            </w:r>
          </w:p>
        </w:tc>
        <w:tc>
          <w:tcPr>
            <w:tcW w:w="1843" w:type="dxa"/>
            <w:tcBorders>
              <w:top w:val="nil"/>
              <w:left w:val="nil"/>
              <w:bottom w:val="single" w:sz="4" w:space="0" w:color="auto"/>
              <w:right w:val="single" w:sz="4" w:space="0" w:color="auto"/>
            </w:tcBorders>
            <w:shd w:val="clear" w:color="auto" w:fill="auto"/>
            <w:noWrap/>
            <w:vAlign w:val="center"/>
          </w:tcPr>
          <w:p w14:paraId="1638F834"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12497</w:t>
            </w:r>
          </w:p>
        </w:tc>
      </w:tr>
      <w:tr w:rsidR="00F366EA" w:rsidRPr="0073594C" w14:paraId="236ECDB2"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55E4DF9"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0DE1F392"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- 3*fy_high|</w:t>
            </w:r>
          </w:p>
        </w:tc>
        <w:tc>
          <w:tcPr>
            <w:tcW w:w="1842" w:type="dxa"/>
            <w:tcBorders>
              <w:top w:val="nil"/>
              <w:left w:val="nil"/>
              <w:bottom w:val="single" w:sz="4" w:space="0" w:color="auto"/>
              <w:right w:val="single" w:sz="4" w:space="0" w:color="auto"/>
            </w:tcBorders>
            <w:shd w:val="clear" w:color="auto" w:fill="auto"/>
            <w:noWrap/>
            <w:vAlign w:val="center"/>
          </w:tcPr>
          <w:p w14:paraId="3049DEAA"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- 3*fy_low|</w:t>
            </w:r>
          </w:p>
        </w:tc>
        <w:tc>
          <w:tcPr>
            <w:tcW w:w="1985" w:type="dxa"/>
            <w:tcBorders>
              <w:top w:val="nil"/>
              <w:left w:val="nil"/>
              <w:bottom w:val="single" w:sz="4" w:space="0" w:color="auto"/>
              <w:right w:val="single" w:sz="4" w:space="0" w:color="auto"/>
            </w:tcBorders>
            <w:shd w:val="clear" w:color="auto" w:fill="auto"/>
            <w:noWrap/>
            <w:vAlign w:val="center"/>
          </w:tcPr>
          <w:p w14:paraId="1CEFE332"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- 3*fx_high|</w:t>
            </w:r>
          </w:p>
        </w:tc>
        <w:tc>
          <w:tcPr>
            <w:tcW w:w="1843" w:type="dxa"/>
            <w:tcBorders>
              <w:top w:val="nil"/>
              <w:left w:val="nil"/>
              <w:bottom w:val="single" w:sz="4" w:space="0" w:color="auto"/>
              <w:right w:val="single" w:sz="4" w:space="0" w:color="auto"/>
            </w:tcBorders>
            <w:shd w:val="clear" w:color="auto" w:fill="auto"/>
            <w:noWrap/>
            <w:vAlign w:val="center"/>
          </w:tcPr>
          <w:p w14:paraId="39EBBAEC"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-3*fx_low|</w:t>
            </w:r>
          </w:p>
        </w:tc>
      </w:tr>
      <w:tr w:rsidR="00F366EA" w:rsidRPr="0073594C" w14:paraId="74407018"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CD5F6F5"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67701847"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4491</w:t>
            </w:r>
          </w:p>
        </w:tc>
        <w:tc>
          <w:tcPr>
            <w:tcW w:w="1842" w:type="dxa"/>
            <w:tcBorders>
              <w:top w:val="nil"/>
              <w:left w:val="nil"/>
              <w:bottom w:val="single" w:sz="4" w:space="0" w:color="auto"/>
              <w:right w:val="single" w:sz="4" w:space="0" w:color="auto"/>
            </w:tcBorders>
            <w:shd w:val="clear" w:color="auto" w:fill="auto"/>
            <w:noWrap/>
            <w:vAlign w:val="center"/>
          </w:tcPr>
          <w:p w14:paraId="52603E9F"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5611</w:t>
            </w:r>
          </w:p>
        </w:tc>
        <w:tc>
          <w:tcPr>
            <w:tcW w:w="1985" w:type="dxa"/>
            <w:tcBorders>
              <w:top w:val="nil"/>
              <w:left w:val="nil"/>
              <w:bottom w:val="single" w:sz="4" w:space="0" w:color="auto"/>
              <w:right w:val="single" w:sz="4" w:space="0" w:color="auto"/>
            </w:tcBorders>
            <w:shd w:val="clear" w:color="auto" w:fill="auto"/>
            <w:noWrap/>
            <w:vAlign w:val="center"/>
          </w:tcPr>
          <w:p w14:paraId="514F4A01"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10074</w:t>
            </w:r>
          </w:p>
        </w:tc>
        <w:tc>
          <w:tcPr>
            <w:tcW w:w="1843" w:type="dxa"/>
            <w:tcBorders>
              <w:top w:val="nil"/>
              <w:left w:val="nil"/>
              <w:bottom w:val="single" w:sz="4" w:space="0" w:color="auto"/>
              <w:right w:val="single" w:sz="4" w:space="0" w:color="auto"/>
            </w:tcBorders>
            <w:shd w:val="clear" w:color="auto" w:fill="auto"/>
            <w:noWrap/>
            <w:vAlign w:val="center"/>
          </w:tcPr>
          <w:p w14:paraId="69D6E5F2"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8494</w:t>
            </w:r>
          </w:p>
        </w:tc>
      </w:tr>
      <w:tr w:rsidR="00F366EA" w:rsidRPr="0073594C" w14:paraId="760F6531"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7193A3C"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4DDBF0D4"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|fx_low + 4*fy_low|</w:t>
            </w:r>
          </w:p>
        </w:tc>
        <w:tc>
          <w:tcPr>
            <w:tcW w:w="1842" w:type="dxa"/>
            <w:tcBorders>
              <w:top w:val="nil"/>
              <w:left w:val="nil"/>
              <w:bottom w:val="single" w:sz="4" w:space="0" w:color="auto"/>
              <w:right w:val="single" w:sz="4" w:space="0" w:color="auto"/>
            </w:tcBorders>
            <w:shd w:val="clear" w:color="auto" w:fill="auto"/>
            <w:noWrap/>
            <w:vAlign w:val="center"/>
          </w:tcPr>
          <w:p w14:paraId="09B2D77A"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|fx_high + 4*fy_high|</w:t>
            </w:r>
          </w:p>
        </w:tc>
        <w:tc>
          <w:tcPr>
            <w:tcW w:w="1985" w:type="dxa"/>
            <w:tcBorders>
              <w:top w:val="nil"/>
              <w:left w:val="nil"/>
              <w:bottom w:val="single" w:sz="4" w:space="0" w:color="auto"/>
              <w:right w:val="single" w:sz="4" w:space="0" w:color="auto"/>
            </w:tcBorders>
            <w:shd w:val="clear" w:color="auto" w:fill="auto"/>
            <w:noWrap/>
            <w:vAlign w:val="center"/>
          </w:tcPr>
          <w:p w14:paraId="2D010A5C"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+ 4*fx_low|</w:t>
            </w:r>
          </w:p>
        </w:tc>
        <w:tc>
          <w:tcPr>
            <w:tcW w:w="1843" w:type="dxa"/>
            <w:tcBorders>
              <w:top w:val="nil"/>
              <w:left w:val="nil"/>
              <w:bottom w:val="single" w:sz="4" w:space="0" w:color="auto"/>
              <w:right w:val="single" w:sz="4" w:space="0" w:color="auto"/>
            </w:tcBorders>
            <w:shd w:val="clear" w:color="auto" w:fill="auto"/>
            <w:noWrap/>
            <w:vAlign w:val="center"/>
          </w:tcPr>
          <w:p w14:paraId="1BF73740"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+ 4*fx_high|</w:t>
            </w:r>
          </w:p>
        </w:tc>
      </w:tr>
      <w:tr w:rsidR="00F366EA" w:rsidRPr="0073594C" w14:paraId="08E6E706"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7AA0BED"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61985824"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5952</w:t>
            </w:r>
          </w:p>
        </w:tc>
        <w:tc>
          <w:tcPr>
            <w:tcW w:w="1842" w:type="dxa"/>
            <w:tcBorders>
              <w:top w:val="nil"/>
              <w:left w:val="nil"/>
              <w:bottom w:val="single" w:sz="4" w:space="0" w:color="auto"/>
              <w:right w:val="single" w:sz="4" w:space="0" w:color="auto"/>
            </w:tcBorders>
            <w:shd w:val="clear" w:color="auto" w:fill="auto"/>
            <w:noWrap/>
            <w:vAlign w:val="center"/>
          </w:tcPr>
          <w:p w14:paraId="2C7A3D23"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6612</w:t>
            </w:r>
          </w:p>
        </w:tc>
        <w:tc>
          <w:tcPr>
            <w:tcW w:w="1985" w:type="dxa"/>
            <w:tcBorders>
              <w:top w:val="nil"/>
              <w:left w:val="nil"/>
              <w:bottom w:val="single" w:sz="4" w:space="0" w:color="auto"/>
              <w:right w:val="single" w:sz="4" w:space="0" w:color="auto"/>
            </w:tcBorders>
            <w:shd w:val="clear" w:color="auto" w:fill="auto"/>
            <w:noWrap/>
            <w:vAlign w:val="center"/>
          </w:tcPr>
          <w:p w14:paraId="68883C4F"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13863</w:t>
            </w:r>
          </w:p>
        </w:tc>
        <w:tc>
          <w:tcPr>
            <w:tcW w:w="1843" w:type="dxa"/>
            <w:tcBorders>
              <w:top w:val="nil"/>
              <w:left w:val="nil"/>
              <w:bottom w:val="single" w:sz="4" w:space="0" w:color="auto"/>
              <w:right w:val="single" w:sz="4" w:space="0" w:color="auto"/>
            </w:tcBorders>
            <w:shd w:val="clear" w:color="auto" w:fill="auto"/>
            <w:noWrap/>
            <w:vAlign w:val="center"/>
          </w:tcPr>
          <w:p w14:paraId="4D7E7F4F"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15903</w:t>
            </w:r>
          </w:p>
        </w:tc>
      </w:tr>
      <w:tr w:rsidR="00F366EA" w:rsidRPr="0073594C" w14:paraId="7602F8E1"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D39852F"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42B711CC"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+ 3*fy_low|</w:t>
            </w:r>
          </w:p>
        </w:tc>
        <w:tc>
          <w:tcPr>
            <w:tcW w:w="1842" w:type="dxa"/>
            <w:tcBorders>
              <w:top w:val="nil"/>
              <w:left w:val="nil"/>
              <w:bottom w:val="single" w:sz="4" w:space="0" w:color="auto"/>
              <w:right w:val="single" w:sz="4" w:space="0" w:color="auto"/>
            </w:tcBorders>
            <w:shd w:val="clear" w:color="auto" w:fill="auto"/>
            <w:noWrap/>
            <w:vAlign w:val="center"/>
          </w:tcPr>
          <w:p w14:paraId="0432A205"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+ 3*fy_high|</w:t>
            </w:r>
          </w:p>
        </w:tc>
        <w:tc>
          <w:tcPr>
            <w:tcW w:w="1985" w:type="dxa"/>
            <w:tcBorders>
              <w:top w:val="nil"/>
              <w:left w:val="nil"/>
              <w:bottom w:val="single" w:sz="4" w:space="0" w:color="auto"/>
              <w:right w:val="single" w:sz="4" w:space="0" w:color="auto"/>
            </w:tcBorders>
            <w:shd w:val="clear" w:color="auto" w:fill="auto"/>
            <w:noWrap/>
            <w:vAlign w:val="center"/>
          </w:tcPr>
          <w:p w14:paraId="257E444D"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+ 3*fx_low|</w:t>
            </w:r>
          </w:p>
        </w:tc>
        <w:tc>
          <w:tcPr>
            <w:tcW w:w="1843" w:type="dxa"/>
            <w:tcBorders>
              <w:top w:val="nil"/>
              <w:left w:val="nil"/>
              <w:bottom w:val="single" w:sz="4" w:space="0" w:color="auto"/>
              <w:right w:val="single" w:sz="4" w:space="0" w:color="auto"/>
            </w:tcBorders>
            <w:shd w:val="clear" w:color="auto" w:fill="auto"/>
            <w:noWrap/>
            <w:vAlign w:val="center"/>
          </w:tcPr>
          <w:p w14:paraId="780F176F"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+ 3*fx_high|</w:t>
            </w:r>
          </w:p>
        </w:tc>
      </w:tr>
      <w:tr w:rsidR="00F366EA" w:rsidRPr="0073594C" w14:paraId="6E8B5B54" w14:textId="77777777" w:rsidTr="005A4037">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12BDCE" w14:textId="77777777" w:rsidR="00F366EA" w:rsidRDefault="00F366EA" w:rsidP="005A4037">
            <w:pPr>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49088198" w14:textId="77777777" w:rsidR="00F366EA" w:rsidRDefault="00F366EA" w:rsidP="005A4037">
            <w:pPr>
              <w:spacing w:after="0"/>
              <w:jc w:val="center"/>
              <w:rPr>
                <w:rFonts w:ascii="Arial" w:hAnsi="Arial" w:cs="Arial"/>
                <w:color w:val="000000"/>
                <w:sz w:val="16"/>
                <w:szCs w:val="16"/>
              </w:rPr>
            </w:pPr>
            <w:r>
              <w:rPr>
                <w:rFonts w:ascii="Arial" w:hAnsi="Arial" w:cs="Arial"/>
                <w:color w:val="000000"/>
                <w:sz w:val="16"/>
                <w:szCs w:val="16"/>
              </w:rPr>
              <w:t>8589</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66608480" w14:textId="77777777" w:rsidR="00F366EA" w:rsidRDefault="00F366EA" w:rsidP="005A4037">
            <w:pPr>
              <w:spacing w:after="0"/>
              <w:jc w:val="center"/>
              <w:rPr>
                <w:rFonts w:ascii="Arial" w:hAnsi="Arial" w:cs="Arial"/>
                <w:color w:val="000000"/>
                <w:sz w:val="16"/>
                <w:szCs w:val="16"/>
              </w:rPr>
            </w:pPr>
            <w:r>
              <w:rPr>
                <w:rFonts w:ascii="Arial" w:hAnsi="Arial" w:cs="Arial"/>
                <w:color w:val="000000"/>
                <w:sz w:val="16"/>
                <w:szCs w:val="16"/>
              </w:rPr>
              <w:t>9709</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1FC80C00" w14:textId="77777777" w:rsidR="00F366EA" w:rsidRDefault="00F366EA" w:rsidP="005A4037">
            <w:pPr>
              <w:spacing w:after="0"/>
              <w:jc w:val="center"/>
              <w:rPr>
                <w:rFonts w:ascii="Arial" w:hAnsi="Arial" w:cs="Arial"/>
                <w:color w:val="000000"/>
                <w:sz w:val="16"/>
                <w:szCs w:val="16"/>
              </w:rPr>
            </w:pPr>
            <w:r>
              <w:rPr>
                <w:rFonts w:ascii="Arial" w:hAnsi="Arial" w:cs="Arial"/>
                <w:color w:val="000000"/>
                <w:sz w:val="16"/>
                <w:szCs w:val="16"/>
              </w:rPr>
              <w:t>11226</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58812C3F" w14:textId="77777777" w:rsidR="00F366EA" w:rsidRDefault="00F366EA" w:rsidP="005A4037">
            <w:pPr>
              <w:spacing w:after="0"/>
              <w:jc w:val="center"/>
              <w:rPr>
                <w:rFonts w:ascii="Arial" w:hAnsi="Arial" w:cs="Arial"/>
                <w:color w:val="000000"/>
                <w:sz w:val="16"/>
                <w:szCs w:val="16"/>
              </w:rPr>
            </w:pPr>
            <w:r>
              <w:rPr>
                <w:rFonts w:ascii="Arial" w:hAnsi="Arial" w:cs="Arial"/>
                <w:color w:val="000000"/>
                <w:sz w:val="16"/>
                <w:szCs w:val="16"/>
              </w:rPr>
              <w:t>12806</w:t>
            </w:r>
          </w:p>
        </w:tc>
      </w:tr>
    </w:tbl>
    <w:p w14:paraId="733B9BAD" w14:textId="77777777" w:rsidR="00F366EA" w:rsidRPr="0073594C" w:rsidRDefault="00F366EA" w:rsidP="00F366EA">
      <w:pPr>
        <w:rPr>
          <w:lang w:eastAsia="ko-KR"/>
        </w:rPr>
      </w:pPr>
    </w:p>
    <w:p w14:paraId="50D026EB" w14:textId="77777777" w:rsidR="00F366EA" w:rsidRDefault="00F366EA" w:rsidP="00F366EA">
      <w:pPr>
        <w:rPr>
          <w:lang w:eastAsia="ko-KR"/>
        </w:rPr>
      </w:pPr>
      <w:r w:rsidRPr="0073594C">
        <w:rPr>
          <w:lang w:eastAsia="ko-KR"/>
        </w:rPr>
        <w:t xml:space="preserve">Based on the </w:t>
      </w:r>
      <w:r w:rsidRPr="0073594C">
        <w:rPr>
          <w:lang w:val="en-US" w:eastAsia="zh-CN"/>
        </w:rPr>
        <w:t>t</w:t>
      </w:r>
      <w:r w:rsidRPr="0073594C">
        <w:rPr>
          <w:lang w:eastAsia="ko-KR"/>
        </w:rPr>
        <w:t xml:space="preserve">ables above it can be seen that </w:t>
      </w:r>
    </w:p>
    <w:p w14:paraId="5C71F4F0" w14:textId="77777777" w:rsidR="00F366EA" w:rsidRDefault="00F366EA" w:rsidP="006A0293">
      <w:pPr>
        <w:pStyle w:val="affb"/>
        <w:overflowPunct w:val="0"/>
        <w:autoSpaceDE w:val="0"/>
        <w:autoSpaceDN w:val="0"/>
        <w:adjustRightInd w:val="0"/>
        <w:textAlignment w:val="baseline"/>
        <w:rPr>
          <w:lang w:eastAsia="zh-CN"/>
        </w:rPr>
      </w:pPr>
      <w:r>
        <w:rPr>
          <w:lang w:eastAsia="ko-KR"/>
        </w:rPr>
        <w:t>n3</w:t>
      </w:r>
      <w:r w:rsidRPr="0073594C">
        <w:rPr>
          <w:lang w:eastAsia="ko-KR"/>
        </w:rPr>
        <w:t xml:space="preserve"> + n</w:t>
      </w:r>
      <w:r>
        <w:rPr>
          <w:lang w:eastAsia="ko-KR"/>
        </w:rPr>
        <w:t>105</w:t>
      </w:r>
      <w:r w:rsidRPr="0073594C">
        <w:rPr>
          <w:lang w:eastAsia="ko-KR"/>
        </w:rPr>
        <w:t xml:space="preserve"> IMD</w:t>
      </w:r>
      <w:r>
        <w:rPr>
          <w:lang w:eastAsia="ko-KR"/>
        </w:rPr>
        <w:t>4 and IMD5</w:t>
      </w:r>
      <w:r w:rsidRPr="0073594C">
        <w:rPr>
          <w:lang w:eastAsia="ko-KR"/>
        </w:rPr>
        <w:t xml:space="preserve"> may affect Rx frequencies of band n</w:t>
      </w:r>
      <w:r>
        <w:rPr>
          <w:lang w:eastAsia="ko-KR"/>
        </w:rPr>
        <w:t>78</w:t>
      </w:r>
    </w:p>
    <w:p w14:paraId="1ACE86CA" w14:textId="77777777" w:rsidR="00F366EA" w:rsidRDefault="00F366EA" w:rsidP="006A0293">
      <w:pPr>
        <w:pStyle w:val="affb"/>
        <w:overflowPunct w:val="0"/>
        <w:autoSpaceDE w:val="0"/>
        <w:autoSpaceDN w:val="0"/>
        <w:adjustRightInd w:val="0"/>
        <w:textAlignment w:val="baseline"/>
        <w:rPr>
          <w:lang w:eastAsia="zh-CN"/>
        </w:rPr>
      </w:pPr>
      <w:r>
        <w:rPr>
          <w:lang w:eastAsia="ko-KR"/>
        </w:rPr>
        <w:t>n78</w:t>
      </w:r>
      <w:r w:rsidRPr="0073594C">
        <w:rPr>
          <w:lang w:eastAsia="ko-KR"/>
        </w:rPr>
        <w:t xml:space="preserve"> + n</w:t>
      </w:r>
      <w:r>
        <w:rPr>
          <w:lang w:eastAsia="ko-KR"/>
        </w:rPr>
        <w:t>105</w:t>
      </w:r>
      <w:r w:rsidRPr="0073594C">
        <w:rPr>
          <w:lang w:eastAsia="ko-KR"/>
        </w:rPr>
        <w:t xml:space="preserve"> IMD</w:t>
      </w:r>
      <w:r>
        <w:rPr>
          <w:lang w:eastAsia="ko-KR"/>
        </w:rPr>
        <w:t>4</w:t>
      </w:r>
      <w:r w:rsidRPr="0073594C">
        <w:rPr>
          <w:lang w:eastAsia="ko-KR"/>
        </w:rPr>
        <w:t xml:space="preserve"> may affect Rx frequencies of band n</w:t>
      </w:r>
      <w:r>
        <w:rPr>
          <w:lang w:eastAsia="ko-KR"/>
        </w:rPr>
        <w:t>3</w:t>
      </w:r>
    </w:p>
    <w:p w14:paraId="0015A092" w14:textId="77777777" w:rsidR="00F366EA" w:rsidRPr="0073594C" w:rsidRDefault="00F366EA" w:rsidP="00F366EA">
      <w:pPr>
        <w:rPr>
          <w:lang w:eastAsia="ko-KR"/>
        </w:rPr>
      </w:pPr>
    </w:p>
    <w:p w14:paraId="58BDA275" w14:textId="61542332" w:rsidR="00F366EA" w:rsidRPr="006A0293" w:rsidRDefault="00F366EA" w:rsidP="00F366EA">
      <w:pPr>
        <w:pStyle w:val="41"/>
      </w:pPr>
      <w:bookmarkStart w:id="655" w:name="_Toc136288571"/>
      <w:r w:rsidRPr="006A0293">
        <w:t>5.</w:t>
      </w:r>
      <w:r>
        <w:t>62</w:t>
      </w:r>
      <w:r w:rsidRPr="006A0293">
        <w:t>.2.2</w:t>
      </w:r>
      <w:r w:rsidRPr="006A0293">
        <w:tab/>
        <w:t>REFSENS requirements</w:t>
      </w:r>
      <w:bookmarkEnd w:id="655"/>
    </w:p>
    <w:p w14:paraId="7E0E3CCA" w14:textId="77777777" w:rsidR="00F366EA" w:rsidRDefault="00F366EA" w:rsidP="00F366EA">
      <w:r>
        <w:t>MSD values have been re-used from DC_3A-28A_n78A for RX band n78.</w:t>
      </w:r>
    </w:p>
    <w:p w14:paraId="033F1A81" w14:textId="77777777" w:rsidR="00F366EA" w:rsidRPr="00510C9B" w:rsidRDefault="00F366EA" w:rsidP="00F366EA">
      <w:pPr>
        <w:rPr>
          <w:b/>
          <w:bCs/>
        </w:rPr>
      </w:pPr>
      <w:r>
        <w:t>For the IMD4 case hitting n3 it depends on the test points. It is not possible to select frequency points that combine to a direct hit in the victim RX band. It is therefore omitted (3795MHz – 3*666MHz = 1797MHz, which is 11MHz below the centre frequency of the lowest n3 DL channel)</w:t>
      </w:r>
    </w:p>
    <w:p w14:paraId="26E889ED" w14:textId="1C630495" w:rsidR="00F366EA" w:rsidRPr="0073594C" w:rsidRDefault="00F366EA" w:rsidP="00F366EA">
      <w:pPr>
        <w:jc w:val="center"/>
        <w:rPr>
          <w:rFonts w:ascii="Arial" w:hAnsi="Arial" w:cs="Arial"/>
          <w:b/>
          <w:bCs/>
          <w:lang w:val="en-US" w:eastAsia="zh-CN"/>
        </w:rPr>
      </w:pPr>
      <w:r w:rsidRPr="0073594C">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62</w:t>
      </w:r>
      <w:r w:rsidR="00EA2B37">
        <w:rPr>
          <w:rFonts w:ascii="Arial" w:hAnsi="Arial" w:cs="Arial" w:hint="eastAsia"/>
          <w:b/>
          <w:bCs/>
          <w:lang w:val="en-US" w:eastAsia="zh-CN"/>
        </w:rPr>
        <w:t>.2.2</w:t>
      </w:r>
      <w:r w:rsidRPr="0073594C">
        <w:rPr>
          <w:rFonts w:ascii="Arial" w:hAnsi="Arial" w:cs="Arial" w:hint="eastAsia"/>
          <w:b/>
          <w:bCs/>
          <w:lang w:val="en-US" w:eastAsia="zh-CN"/>
        </w:rPr>
        <w:t>-1</w:t>
      </w:r>
      <w:r w:rsidRPr="0073594C">
        <w:rPr>
          <w:rFonts w:ascii="Arial" w:hAnsi="Arial" w:cs="Arial"/>
          <w:b/>
          <w:bCs/>
          <w:lang w:val="en-US"/>
        </w:rPr>
        <w:t xml:space="preserve">: </w:t>
      </w:r>
      <w:r w:rsidRPr="0073594C">
        <w:rPr>
          <w:rFonts w:ascii="Arial" w:hAnsi="Arial" w:cs="Arial" w:hint="eastAsia"/>
          <w:b/>
          <w:bCs/>
          <w:lang w:val="en-US" w:eastAsia="zh-CN"/>
        </w:rPr>
        <w:t>MSD due to IMD issue</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F366EA" w:rsidRPr="0073594C" w14:paraId="537439C5" w14:textId="77777777" w:rsidTr="005A4037">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42001261" w14:textId="77777777" w:rsidR="00F366EA" w:rsidRPr="0073594C" w:rsidRDefault="00F366EA" w:rsidP="005A4037">
            <w:pPr>
              <w:pStyle w:val="TAH"/>
              <w:rPr>
                <w:lang w:val="en-US"/>
              </w:rPr>
            </w:pPr>
            <w:r w:rsidRPr="0073594C">
              <w:t>Band / Channel bandwidth / N</w:t>
            </w:r>
            <w:r w:rsidRPr="0073594C">
              <w:rPr>
                <w:vertAlign w:val="subscript"/>
              </w:rPr>
              <w:t>RB</w:t>
            </w:r>
            <w:r w:rsidRPr="0073594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7CDF672" w14:textId="77777777" w:rsidR="00F366EA" w:rsidRPr="0073594C" w:rsidRDefault="00F366EA" w:rsidP="005A4037">
            <w:pPr>
              <w:pStyle w:val="TAH"/>
            </w:pPr>
            <w:r w:rsidRPr="0073594C">
              <w:t>Source of IMD</w:t>
            </w:r>
          </w:p>
        </w:tc>
      </w:tr>
      <w:tr w:rsidR="00F366EA" w:rsidRPr="0073594C" w14:paraId="021D47E7" w14:textId="77777777" w:rsidTr="005A4037">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CD929E9" w14:textId="77777777" w:rsidR="00F366EA" w:rsidRPr="0073594C" w:rsidRDefault="00F366EA" w:rsidP="005A4037">
            <w:pPr>
              <w:pStyle w:val="TAH"/>
            </w:pPr>
            <w:r w:rsidRPr="0073594C">
              <w:rPr>
                <w:lang w:eastAsia="ja-JP"/>
              </w:rPr>
              <w:t>NR</w:t>
            </w:r>
            <w:r w:rsidRPr="0073594C">
              <w:t xml:space="preserve"> </w:t>
            </w:r>
            <w:r w:rsidRPr="0073594C">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229A657" w14:textId="77777777" w:rsidR="00F366EA" w:rsidRPr="0073594C" w:rsidRDefault="00F366EA" w:rsidP="005A4037">
            <w:pPr>
              <w:pStyle w:val="TAH"/>
            </w:pPr>
            <w:r w:rsidRPr="0073594C">
              <w:rPr>
                <w:lang w:eastAsia="ja-JP"/>
              </w:rPr>
              <w:t>NR</w:t>
            </w:r>
            <w:r w:rsidRPr="0073594C">
              <w:t xml:space="preserve"> band</w:t>
            </w:r>
          </w:p>
        </w:tc>
        <w:tc>
          <w:tcPr>
            <w:tcW w:w="960" w:type="dxa"/>
            <w:tcBorders>
              <w:top w:val="single" w:sz="4" w:space="0" w:color="auto"/>
              <w:left w:val="single" w:sz="4" w:space="0" w:color="auto"/>
              <w:bottom w:val="single" w:sz="4" w:space="0" w:color="auto"/>
              <w:right w:val="single" w:sz="4" w:space="0" w:color="auto"/>
            </w:tcBorders>
          </w:tcPr>
          <w:p w14:paraId="32DF1127" w14:textId="77777777" w:rsidR="00F366EA" w:rsidRPr="0073594C" w:rsidRDefault="00F366EA" w:rsidP="005A4037">
            <w:pPr>
              <w:pStyle w:val="TAH"/>
            </w:pPr>
            <w:r w:rsidRPr="0073594C">
              <w:t>UL F</w:t>
            </w:r>
            <w:r w:rsidRPr="0073594C">
              <w:rPr>
                <w:vertAlign w:val="subscript"/>
              </w:rPr>
              <w:t>c</w:t>
            </w:r>
            <w:r w:rsidRPr="0073594C">
              <w:t xml:space="preserve"> </w:t>
            </w:r>
            <w:r w:rsidRPr="0073594C">
              <w:br/>
              <w:t>(MHz)</w:t>
            </w:r>
          </w:p>
        </w:tc>
        <w:tc>
          <w:tcPr>
            <w:tcW w:w="964" w:type="dxa"/>
            <w:tcBorders>
              <w:top w:val="single" w:sz="4" w:space="0" w:color="auto"/>
              <w:left w:val="single" w:sz="4" w:space="0" w:color="auto"/>
              <w:bottom w:val="single" w:sz="4" w:space="0" w:color="auto"/>
              <w:right w:val="single" w:sz="4" w:space="0" w:color="auto"/>
            </w:tcBorders>
          </w:tcPr>
          <w:p w14:paraId="32A1CBD4" w14:textId="77777777" w:rsidR="00F366EA" w:rsidRPr="0073594C" w:rsidRDefault="00F366EA" w:rsidP="005A4037">
            <w:pPr>
              <w:pStyle w:val="TAH"/>
            </w:pPr>
            <w:r w:rsidRPr="0073594C">
              <w:t xml:space="preserve">UL/DL BW </w:t>
            </w:r>
            <w:r w:rsidRPr="0073594C">
              <w:br/>
              <w:t>(MHz)</w:t>
            </w:r>
          </w:p>
        </w:tc>
        <w:tc>
          <w:tcPr>
            <w:tcW w:w="960" w:type="dxa"/>
            <w:tcBorders>
              <w:top w:val="single" w:sz="4" w:space="0" w:color="auto"/>
              <w:left w:val="single" w:sz="4" w:space="0" w:color="auto"/>
              <w:bottom w:val="single" w:sz="4" w:space="0" w:color="auto"/>
              <w:right w:val="single" w:sz="4" w:space="0" w:color="auto"/>
            </w:tcBorders>
          </w:tcPr>
          <w:p w14:paraId="04154283" w14:textId="77777777" w:rsidR="00F366EA" w:rsidRPr="0073594C" w:rsidRDefault="00F366EA" w:rsidP="005A4037">
            <w:pPr>
              <w:pStyle w:val="TAH"/>
            </w:pPr>
            <w:r w:rsidRPr="0073594C">
              <w:t xml:space="preserve">UL </w:t>
            </w:r>
            <w:r w:rsidRPr="0073594C">
              <w:br/>
              <w:t>C</w:t>
            </w:r>
            <w:r w:rsidRPr="0073594C">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3EA53B6F" w14:textId="77777777" w:rsidR="00F366EA" w:rsidRPr="0073594C" w:rsidRDefault="00F366EA" w:rsidP="005A4037">
            <w:pPr>
              <w:pStyle w:val="TAH"/>
            </w:pPr>
            <w:r w:rsidRPr="0073594C">
              <w:t>DL F</w:t>
            </w:r>
            <w:r w:rsidRPr="0073594C">
              <w:rPr>
                <w:vertAlign w:val="subscript"/>
              </w:rPr>
              <w:t>c</w:t>
            </w:r>
            <w:r w:rsidRPr="0073594C">
              <w:t xml:space="preserve"> (MHz)</w:t>
            </w:r>
          </w:p>
        </w:tc>
        <w:tc>
          <w:tcPr>
            <w:tcW w:w="977" w:type="dxa"/>
            <w:tcBorders>
              <w:top w:val="single" w:sz="4" w:space="0" w:color="auto"/>
              <w:left w:val="single" w:sz="4" w:space="0" w:color="auto"/>
              <w:bottom w:val="single" w:sz="4" w:space="0" w:color="auto"/>
              <w:right w:val="single" w:sz="4" w:space="0" w:color="auto"/>
            </w:tcBorders>
          </w:tcPr>
          <w:p w14:paraId="63E5F2BB" w14:textId="77777777" w:rsidR="00F366EA" w:rsidRPr="0073594C" w:rsidRDefault="00F366EA" w:rsidP="005A4037">
            <w:pPr>
              <w:pStyle w:val="TAH"/>
            </w:pPr>
            <w:r w:rsidRPr="0073594C">
              <w:t xml:space="preserve">MSD </w:t>
            </w:r>
            <w:r w:rsidRPr="0073594C">
              <w:br/>
              <w:t>(dB)</w:t>
            </w:r>
          </w:p>
        </w:tc>
        <w:tc>
          <w:tcPr>
            <w:tcW w:w="828" w:type="dxa"/>
            <w:tcBorders>
              <w:top w:val="single" w:sz="4" w:space="0" w:color="auto"/>
              <w:left w:val="single" w:sz="4" w:space="0" w:color="auto"/>
              <w:bottom w:val="single" w:sz="4" w:space="0" w:color="auto"/>
              <w:right w:val="single" w:sz="4" w:space="0" w:color="auto"/>
            </w:tcBorders>
          </w:tcPr>
          <w:p w14:paraId="079DCEDF" w14:textId="77777777" w:rsidR="00F366EA" w:rsidRPr="0073594C" w:rsidRDefault="00F366EA" w:rsidP="005A4037">
            <w:pPr>
              <w:pStyle w:val="TAH"/>
            </w:pPr>
            <w:r w:rsidRPr="0073594C">
              <w:t>Duplex mode</w:t>
            </w:r>
          </w:p>
        </w:tc>
        <w:tc>
          <w:tcPr>
            <w:tcW w:w="1057" w:type="dxa"/>
            <w:tcBorders>
              <w:top w:val="nil"/>
              <w:left w:val="single" w:sz="4" w:space="0" w:color="auto"/>
              <w:bottom w:val="single" w:sz="4" w:space="0" w:color="auto"/>
              <w:right w:val="single" w:sz="4" w:space="0" w:color="auto"/>
            </w:tcBorders>
            <w:shd w:val="clear" w:color="auto" w:fill="auto"/>
          </w:tcPr>
          <w:p w14:paraId="4C15F9CF" w14:textId="77777777" w:rsidR="00F366EA" w:rsidRPr="0073594C" w:rsidRDefault="00F366EA" w:rsidP="005A4037">
            <w:pPr>
              <w:pStyle w:val="TAH"/>
            </w:pPr>
          </w:p>
        </w:tc>
      </w:tr>
      <w:tr w:rsidR="00F366EA" w:rsidRPr="0073594C" w14:paraId="5C9B74E8" w14:textId="77777777" w:rsidTr="005A403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85C2A42" w14:textId="77777777" w:rsidR="00F366EA" w:rsidRPr="0073594C" w:rsidRDefault="00F366EA" w:rsidP="005A4037">
            <w:pPr>
              <w:pStyle w:val="TAC"/>
              <w:rPr>
                <w:lang w:val="en-US" w:eastAsia="zh-CN"/>
              </w:rPr>
            </w:pPr>
            <w:r w:rsidRPr="0073594C">
              <w:rPr>
                <w:rFonts w:eastAsia="宋体"/>
                <w:color w:val="000000"/>
                <w:lang w:eastAsia="zh-CN"/>
              </w:rPr>
              <w:t>CA_n</w:t>
            </w:r>
            <w:r>
              <w:rPr>
                <w:rFonts w:eastAsia="宋体"/>
                <w:color w:val="000000"/>
                <w:lang w:eastAsia="zh-CN"/>
              </w:rPr>
              <w:t>3</w:t>
            </w:r>
            <w:r w:rsidRPr="0073594C">
              <w:rPr>
                <w:rFonts w:eastAsia="宋体"/>
                <w:color w:val="000000"/>
                <w:lang w:eastAsia="zh-CN"/>
              </w:rPr>
              <w:t>-n</w:t>
            </w:r>
            <w:r>
              <w:rPr>
                <w:rFonts w:eastAsia="宋体"/>
                <w:color w:val="000000"/>
                <w:lang w:eastAsia="zh-CN"/>
              </w:rPr>
              <w:t>78</w:t>
            </w:r>
            <w:r w:rsidRPr="0073594C">
              <w:rPr>
                <w:rFonts w:eastAsia="宋体"/>
                <w:color w:val="000000"/>
                <w:lang w:eastAsia="zh-CN"/>
              </w:rPr>
              <w:t>-n</w:t>
            </w:r>
            <w:r>
              <w:rPr>
                <w:rFonts w:eastAsia="宋体"/>
                <w:color w:val="000000"/>
                <w:lang w:eastAsia="zh-CN"/>
              </w:rPr>
              <w:t>105</w:t>
            </w:r>
          </w:p>
        </w:tc>
        <w:tc>
          <w:tcPr>
            <w:tcW w:w="1146" w:type="dxa"/>
            <w:tcBorders>
              <w:top w:val="single" w:sz="4" w:space="0" w:color="auto"/>
              <w:left w:val="single" w:sz="4" w:space="0" w:color="auto"/>
              <w:right w:val="single" w:sz="4" w:space="0" w:color="auto"/>
            </w:tcBorders>
            <w:vAlign w:val="center"/>
          </w:tcPr>
          <w:p w14:paraId="42CDE871" w14:textId="77777777" w:rsidR="00F366EA" w:rsidRPr="0073594C" w:rsidRDefault="00F366EA" w:rsidP="005A4037">
            <w:pPr>
              <w:pStyle w:val="TAC"/>
              <w:rPr>
                <w:lang w:val="en-US" w:eastAsia="zh-CN"/>
              </w:rPr>
            </w:pPr>
            <w:r>
              <w:rPr>
                <w:rFonts w:cs="Arial"/>
                <w:color w:val="000000"/>
                <w:szCs w:val="18"/>
              </w:rPr>
              <w:t>n3</w:t>
            </w:r>
          </w:p>
        </w:tc>
        <w:tc>
          <w:tcPr>
            <w:tcW w:w="960" w:type="dxa"/>
            <w:tcBorders>
              <w:top w:val="single" w:sz="4" w:space="0" w:color="auto"/>
              <w:left w:val="single" w:sz="4" w:space="0" w:color="auto"/>
              <w:right w:val="single" w:sz="4" w:space="0" w:color="auto"/>
            </w:tcBorders>
            <w:vAlign w:val="center"/>
          </w:tcPr>
          <w:p w14:paraId="705B05F3" w14:textId="77777777" w:rsidR="00F366EA" w:rsidRPr="0073594C" w:rsidRDefault="00F366EA" w:rsidP="005A4037">
            <w:pPr>
              <w:pStyle w:val="TAC"/>
              <w:rPr>
                <w:lang w:val="en-US" w:eastAsia="zh-CN"/>
              </w:rPr>
            </w:pPr>
            <w:r>
              <w:rPr>
                <w:rFonts w:cs="Arial"/>
                <w:color w:val="000000"/>
                <w:szCs w:val="18"/>
              </w:rPr>
              <w:t>1730</w:t>
            </w:r>
          </w:p>
        </w:tc>
        <w:tc>
          <w:tcPr>
            <w:tcW w:w="964" w:type="dxa"/>
            <w:tcBorders>
              <w:top w:val="single" w:sz="4" w:space="0" w:color="auto"/>
              <w:left w:val="single" w:sz="4" w:space="0" w:color="auto"/>
              <w:right w:val="single" w:sz="4" w:space="0" w:color="auto"/>
            </w:tcBorders>
          </w:tcPr>
          <w:p w14:paraId="6F001F61" w14:textId="77777777" w:rsidR="00F366EA" w:rsidRPr="0073594C" w:rsidRDefault="00F366EA" w:rsidP="005A4037">
            <w:pPr>
              <w:pStyle w:val="TAC"/>
              <w:rPr>
                <w:lang w:val="en-US" w:eastAsia="zh-CN"/>
              </w:rPr>
            </w:pPr>
            <w:r>
              <w:rPr>
                <w:lang w:val="en-US" w:eastAsia="zh-CN"/>
              </w:rPr>
              <w:t>5</w:t>
            </w:r>
          </w:p>
        </w:tc>
        <w:tc>
          <w:tcPr>
            <w:tcW w:w="960" w:type="dxa"/>
            <w:tcBorders>
              <w:top w:val="single" w:sz="4" w:space="0" w:color="auto"/>
              <w:left w:val="single" w:sz="4" w:space="0" w:color="auto"/>
              <w:right w:val="single" w:sz="4" w:space="0" w:color="auto"/>
            </w:tcBorders>
          </w:tcPr>
          <w:p w14:paraId="72C0BFDA" w14:textId="77777777" w:rsidR="00F366EA" w:rsidRPr="0073594C" w:rsidRDefault="00F366EA" w:rsidP="005A4037">
            <w:pPr>
              <w:pStyle w:val="TAC"/>
              <w:rPr>
                <w:lang w:val="en-US" w:eastAsia="zh-CN"/>
              </w:rPr>
            </w:pPr>
            <w:r>
              <w:rPr>
                <w:lang w:val="en-US" w:eastAsia="zh-CN"/>
              </w:rPr>
              <w:t>25</w:t>
            </w:r>
          </w:p>
        </w:tc>
        <w:tc>
          <w:tcPr>
            <w:tcW w:w="960" w:type="dxa"/>
            <w:tcBorders>
              <w:top w:val="single" w:sz="4" w:space="0" w:color="auto"/>
              <w:left w:val="single" w:sz="4" w:space="0" w:color="auto"/>
              <w:right w:val="single" w:sz="4" w:space="0" w:color="auto"/>
            </w:tcBorders>
            <w:vAlign w:val="center"/>
          </w:tcPr>
          <w:p w14:paraId="678CF286" w14:textId="77777777" w:rsidR="00F366EA" w:rsidRPr="0073594C" w:rsidRDefault="00F366EA" w:rsidP="005A4037">
            <w:pPr>
              <w:pStyle w:val="TAC"/>
              <w:rPr>
                <w:lang w:val="en-US" w:eastAsia="zh-CN"/>
              </w:rPr>
            </w:pPr>
            <w:r>
              <w:rPr>
                <w:rFonts w:cs="Arial"/>
                <w:color w:val="000000"/>
                <w:szCs w:val="18"/>
              </w:rPr>
              <w:t>1825</w:t>
            </w:r>
          </w:p>
        </w:tc>
        <w:tc>
          <w:tcPr>
            <w:tcW w:w="977" w:type="dxa"/>
            <w:tcBorders>
              <w:top w:val="single" w:sz="4" w:space="0" w:color="auto"/>
              <w:left w:val="single" w:sz="4" w:space="0" w:color="auto"/>
              <w:bottom w:val="single" w:sz="4" w:space="0" w:color="auto"/>
              <w:right w:val="single" w:sz="4" w:space="0" w:color="auto"/>
            </w:tcBorders>
          </w:tcPr>
          <w:p w14:paraId="2540E0EA" w14:textId="77777777" w:rsidR="00F366EA" w:rsidRPr="0073594C" w:rsidRDefault="00F366EA" w:rsidP="005A4037">
            <w:pPr>
              <w:pStyle w:val="TAC"/>
              <w:rPr>
                <w:lang w:val="en-US" w:eastAsia="zh-CN"/>
              </w:rPr>
            </w:pPr>
            <w:r>
              <w:rPr>
                <w:lang w:val="en-US" w:eastAsia="zh-CN"/>
              </w:rPr>
              <w:t>N/A</w:t>
            </w:r>
          </w:p>
        </w:tc>
        <w:tc>
          <w:tcPr>
            <w:tcW w:w="828" w:type="dxa"/>
            <w:tcBorders>
              <w:top w:val="single" w:sz="4" w:space="0" w:color="auto"/>
              <w:left w:val="single" w:sz="4" w:space="0" w:color="auto"/>
              <w:right w:val="single" w:sz="4" w:space="0" w:color="auto"/>
            </w:tcBorders>
            <w:vAlign w:val="center"/>
          </w:tcPr>
          <w:p w14:paraId="45012981" w14:textId="77777777" w:rsidR="00F366EA" w:rsidRPr="0073594C" w:rsidRDefault="00F366EA" w:rsidP="005A4037">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58A2120D" w14:textId="77777777" w:rsidR="00F366EA" w:rsidRPr="0073594C" w:rsidRDefault="00F366EA" w:rsidP="005A4037">
            <w:pPr>
              <w:pStyle w:val="TAC"/>
              <w:rPr>
                <w:lang w:val="en-US" w:eastAsia="zh-CN"/>
              </w:rPr>
            </w:pPr>
            <w:r>
              <w:rPr>
                <w:lang w:val="en-US" w:eastAsia="zh-CN"/>
              </w:rPr>
              <w:t>N/A</w:t>
            </w:r>
          </w:p>
        </w:tc>
      </w:tr>
      <w:tr w:rsidR="00F366EA" w:rsidRPr="0073594C" w14:paraId="25404B63" w14:textId="77777777" w:rsidTr="005A403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2E0CF9B" w14:textId="77777777" w:rsidR="00F366EA" w:rsidRPr="0073594C" w:rsidRDefault="00F366EA" w:rsidP="005A4037">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58959A8" w14:textId="77777777" w:rsidR="00F366EA" w:rsidRPr="0073594C" w:rsidRDefault="00F366EA" w:rsidP="005A4037">
            <w:pPr>
              <w:pStyle w:val="TAC"/>
              <w:rPr>
                <w:lang w:val="en-US" w:eastAsia="zh-CN"/>
              </w:rPr>
            </w:pPr>
            <w:r>
              <w:rPr>
                <w:rFonts w:cs="Arial"/>
                <w:color w:val="000000"/>
                <w:szCs w:val="18"/>
              </w:rPr>
              <w:t>n78</w:t>
            </w:r>
          </w:p>
        </w:tc>
        <w:tc>
          <w:tcPr>
            <w:tcW w:w="960" w:type="dxa"/>
            <w:tcBorders>
              <w:top w:val="single" w:sz="4" w:space="0" w:color="auto"/>
              <w:left w:val="single" w:sz="4" w:space="0" w:color="auto"/>
              <w:right w:val="single" w:sz="4" w:space="0" w:color="auto"/>
            </w:tcBorders>
            <w:vAlign w:val="center"/>
          </w:tcPr>
          <w:p w14:paraId="51414E88" w14:textId="77777777" w:rsidR="00F366EA" w:rsidRPr="0073594C" w:rsidRDefault="00F366EA" w:rsidP="005A4037">
            <w:pPr>
              <w:pStyle w:val="TAC"/>
              <w:rPr>
                <w:lang w:val="en-US" w:eastAsia="zh-CN"/>
              </w:rPr>
            </w:pPr>
            <w:r>
              <w:rPr>
                <w:rFonts w:cs="Arial"/>
                <w:color w:val="000000"/>
                <w:szCs w:val="18"/>
              </w:rPr>
              <w:t>3740</w:t>
            </w:r>
          </w:p>
        </w:tc>
        <w:tc>
          <w:tcPr>
            <w:tcW w:w="964" w:type="dxa"/>
            <w:tcBorders>
              <w:top w:val="single" w:sz="4" w:space="0" w:color="auto"/>
              <w:left w:val="single" w:sz="4" w:space="0" w:color="auto"/>
              <w:right w:val="single" w:sz="4" w:space="0" w:color="auto"/>
            </w:tcBorders>
          </w:tcPr>
          <w:p w14:paraId="516EA2B4" w14:textId="77777777" w:rsidR="00F366EA" w:rsidRPr="0073594C" w:rsidRDefault="00F366EA" w:rsidP="005A4037">
            <w:pPr>
              <w:pStyle w:val="TAC"/>
              <w:rPr>
                <w:lang w:val="en-US" w:eastAsia="zh-CN"/>
              </w:rPr>
            </w:pPr>
            <w:r>
              <w:rPr>
                <w:lang w:val="en-US" w:eastAsia="zh-CN"/>
              </w:rPr>
              <w:t>10</w:t>
            </w:r>
          </w:p>
        </w:tc>
        <w:tc>
          <w:tcPr>
            <w:tcW w:w="960" w:type="dxa"/>
            <w:tcBorders>
              <w:top w:val="single" w:sz="4" w:space="0" w:color="auto"/>
              <w:left w:val="single" w:sz="4" w:space="0" w:color="auto"/>
              <w:right w:val="single" w:sz="4" w:space="0" w:color="auto"/>
            </w:tcBorders>
          </w:tcPr>
          <w:p w14:paraId="1C64B16E" w14:textId="77777777" w:rsidR="00F366EA" w:rsidRPr="0073594C" w:rsidRDefault="00F366EA" w:rsidP="005A4037">
            <w:pPr>
              <w:pStyle w:val="TAC"/>
              <w:rPr>
                <w:lang w:val="en-US" w:eastAsia="zh-CN"/>
              </w:rPr>
            </w:pPr>
            <w:r>
              <w:rPr>
                <w:lang w:val="en-US" w:eastAsia="zh-CN"/>
              </w:rPr>
              <w:t>50</w:t>
            </w:r>
          </w:p>
        </w:tc>
        <w:tc>
          <w:tcPr>
            <w:tcW w:w="960" w:type="dxa"/>
            <w:tcBorders>
              <w:top w:val="single" w:sz="4" w:space="0" w:color="auto"/>
              <w:left w:val="single" w:sz="4" w:space="0" w:color="auto"/>
              <w:right w:val="single" w:sz="4" w:space="0" w:color="auto"/>
            </w:tcBorders>
            <w:vAlign w:val="center"/>
          </w:tcPr>
          <w:p w14:paraId="5DF77ADD" w14:textId="77777777" w:rsidR="00F366EA" w:rsidRPr="0073594C" w:rsidRDefault="00F366EA" w:rsidP="005A4037">
            <w:pPr>
              <w:pStyle w:val="TAC"/>
              <w:rPr>
                <w:lang w:val="en-US" w:eastAsia="zh-CN"/>
              </w:rPr>
            </w:pPr>
            <w:r>
              <w:rPr>
                <w:rFonts w:cs="Arial"/>
                <w:color w:val="000000"/>
                <w:szCs w:val="18"/>
              </w:rPr>
              <w:t>3740</w:t>
            </w:r>
          </w:p>
        </w:tc>
        <w:tc>
          <w:tcPr>
            <w:tcW w:w="977" w:type="dxa"/>
            <w:tcBorders>
              <w:top w:val="single" w:sz="4" w:space="0" w:color="auto"/>
              <w:left w:val="single" w:sz="4" w:space="0" w:color="auto"/>
              <w:bottom w:val="single" w:sz="4" w:space="0" w:color="auto"/>
              <w:right w:val="single" w:sz="4" w:space="0" w:color="auto"/>
            </w:tcBorders>
          </w:tcPr>
          <w:p w14:paraId="7A314912" w14:textId="77777777" w:rsidR="00F366EA" w:rsidRPr="0073594C" w:rsidRDefault="00F366EA" w:rsidP="005A4037">
            <w:pPr>
              <w:pStyle w:val="TAC"/>
              <w:rPr>
                <w:lang w:val="en-US" w:eastAsia="zh-CN"/>
              </w:rPr>
            </w:pPr>
            <w:r w:rsidRPr="00EF5447">
              <w:rPr>
                <w:szCs w:val="18"/>
                <w:lang w:eastAsia="ja-JP"/>
              </w:rPr>
              <w:t>17.3</w:t>
            </w:r>
          </w:p>
        </w:tc>
        <w:tc>
          <w:tcPr>
            <w:tcW w:w="828" w:type="dxa"/>
            <w:tcBorders>
              <w:top w:val="single" w:sz="4" w:space="0" w:color="auto"/>
              <w:left w:val="single" w:sz="4" w:space="0" w:color="auto"/>
              <w:right w:val="single" w:sz="4" w:space="0" w:color="auto"/>
            </w:tcBorders>
            <w:vAlign w:val="center"/>
          </w:tcPr>
          <w:p w14:paraId="4FCD411B" w14:textId="77777777" w:rsidR="00F366EA" w:rsidRPr="0073594C" w:rsidRDefault="00F366EA" w:rsidP="005A4037">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10479588" w14:textId="77777777" w:rsidR="00F366EA" w:rsidRPr="0073594C" w:rsidRDefault="00F366EA" w:rsidP="005A4037">
            <w:pPr>
              <w:pStyle w:val="TAC"/>
              <w:rPr>
                <w:lang w:val="en-US" w:eastAsia="zh-CN"/>
              </w:rPr>
            </w:pPr>
            <w:r>
              <w:rPr>
                <w:lang w:val="en-US" w:eastAsia="zh-CN"/>
              </w:rPr>
              <w:t>IMD4</w:t>
            </w:r>
            <w:r w:rsidRPr="004C0FD5">
              <w:rPr>
                <w:vertAlign w:val="superscript"/>
                <w:lang w:val="en-US" w:eastAsia="zh-CN"/>
              </w:rPr>
              <w:t>4</w:t>
            </w:r>
          </w:p>
        </w:tc>
      </w:tr>
      <w:tr w:rsidR="00F366EA" w:rsidRPr="0073594C" w14:paraId="26AC392F" w14:textId="77777777" w:rsidTr="005A403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E98EBA9" w14:textId="77777777" w:rsidR="00F366EA" w:rsidRPr="0073594C" w:rsidRDefault="00F366EA" w:rsidP="005A403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956BF1" w14:textId="77777777" w:rsidR="00F366EA" w:rsidRPr="0073594C" w:rsidRDefault="00F366EA" w:rsidP="005A4037">
            <w:pPr>
              <w:pStyle w:val="TAC"/>
              <w:rPr>
                <w:lang w:val="en-US" w:eastAsia="zh-CN"/>
              </w:rPr>
            </w:pPr>
            <w:r>
              <w:rPr>
                <w:rFonts w:cs="Arial"/>
                <w:color w:val="000000"/>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6E5AC335" w14:textId="77777777" w:rsidR="00F366EA" w:rsidRPr="0073594C" w:rsidRDefault="00F366EA" w:rsidP="005A4037">
            <w:pPr>
              <w:pStyle w:val="TAC"/>
              <w:rPr>
                <w:lang w:val="en-US" w:eastAsia="zh-CN"/>
              </w:rPr>
            </w:pPr>
            <w:r>
              <w:rPr>
                <w:rFonts w:cs="Arial"/>
                <w:color w:val="000000"/>
                <w:szCs w:val="18"/>
              </w:rPr>
              <w:t>670</w:t>
            </w:r>
          </w:p>
        </w:tc>
        <w:tc>
          <w:tcPr>
            <w:tcW w:w="964" w:type="dxa"/>
            <w:tcBorders>
              <w:top w:val="single" w:sz="4" w:space="0" w:color="auto"/>
              <w:left w:val="single" w:sz="4" w:space="0" w:color="auto"/>
              <w:bottom w:val="single" w:sz="4" w:space="0" w:color="auto"/>
              <w:right w:val="single" w:sz="4" w:space="0" w:color="auto"/>
            </w:tcBorders>
          </w:tcPr>
          <w:p w14:paraId="2AFFAD1C" w14:textId="77777777" w:rsidR="00F366EA" w:rsidRPr="0073594C" w:rsidRDefault="00F366EA" w:rsidP="005A4037">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DA0D188" w14:textId="77777777" w:rsidR="00F366EA" w:rsidRPr="0073594C" w:rsidRDefault="00F366EA" w:rsidP="005A4037">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D931764" w14:textId="77777777" w:rsidR="00F366EA" w:rsidRPr="0073594C" w:rsidRDefault="00F366EA" w:rsidP="005A4037">
            <w:pPr>
              <w:pStyle w:val="TAC"/>
              <w:rPr>
                <w:lang w:val="en-US" w:eastAsia="zh-CN"/>
              </w:rPr>
            </w:pPr>
            <w:r>
              <w:rPr>
                <w:rFonts w:cs="Arial"/>
                <w:color w:val="000000"/>
                <w:szCs w:val="18"/>
              </w:rPr>
              <w:t>619</w:t>
            </w:r>
          </w:p>
        </w:tc>
        <w:tc>
          <w:tcPr>
            <w:tcW w:w="977" w:type="dxa"/>
            <w:tcBorders>
              <w:top w:val="single" w:sz="4" w:space="0" w:color="auto"/>
              <w:left w:val="single" w:sz="4" w:space="0" w:color="auto"/>
              <w:bottom w:val="single" w:sz="4" w:space="0" w:color="auto"/>
              <w:right w:val="single" w:sz="4" w:space="0" w:color="auto"/>
            </w:tcBorders>
          </w:tcPr>
          <w:p w14:paraId="5EF507A8" w14:textId="77777777" w:rsidR="00F366EA" w:rsidRPr="0073594C" w:rsidRDefault="00F366EA" w:rsidP="005A4037">
            <w:pPr>
              <w:pStyle w:val="TAC"/>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93397F0" w14:textId="77777777" w:rsidR="00F366EA" w:rsidRPr="0073594C" w:rsidRDefault="00F366EA" w:rsidP="005A403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B58BF35" w14:textId="77777777" w:rsidR="00F366EA" w:rsidRPr="0073594C" w:rsidRDefault="00F366EA" w:rsidP="005A4037">
            <w:pPr>
              <w:pStyle w:val="TAC"/>
              <w:rPr>
                <w:lang w:val="en-US" w:eastAsia="zh-CN"/>
              </w:rPr>
            </w:pPr>
            <w:r>
              <w:rPr>
                <w:lang w:val="en-US" w:eastAsia="zh-CN"/>
              </w:rPr>
              <w:t>N/A</w:t>
            </w:r>
          </w:p>
        </w:tc>
      </w:tr>
    </w:tbl>
    <w:p w14:paraId="381A8D40" w14:textId="77777777" w:rsidR="00F366EA" w:rsidRDefault="00F366EA" w:rsidP="00F366EA">
      <w:pPr>
        <w:rPr>
          <w:color w:val="0070C0"/>
        </w:rPr>
      </w:pPr>
    </w:p>
    <w:p w14:paraId="57AF7D40" w14:textId="6C43123B" w:rsidR="00EA2B37" w:rsidRPr="00AB6990" w:rsidRDefault="00EA2B37" w:rsidP="00EA2B37">
      <w:pPr>
        <w:pStyle w:val="21"/>
      </w:pPr>
      <w:bookmarkStart w:id="656" w:name="_Toc136288572"/>
      <w:r w:rsidRPr="00AB6990">
        <w:t>5.</w:t>
      </w:r>
      <w:r>
        <w:t>63</w:t>
      </w:r>
      <w:r w:rsidRPr="00AB6990">
        <w:tab/>
        <w:t>CA_n</w:t>
      </w:r>
      <w:r>
        <w:t>40</w:t>
      </w:r>
      <w:r w:rsidRPr="00AB6990">
        <w:t>-n</w:t>
      </w:r>
      <w:r>
        <w:t>78</w:t>
      </w:r>
      <w:r w:rsidRPr="00AB6990">
        <w:t>-n</w:t>
      </w:r>
      <w:r>
        <w:t>105</w:t>
      </w:r>
      <w:bookmarkEnd w:id="656"/>
    </w:p>
    <w:p w14:paraId="0264EC73" w14:textId="1EC14C47" w:rsidR="00EA2B37" w:rsidRPr="0073594C" w:rsidRDefault="00EA2B37" w:rsidP="00EA2B37">
      <w:pPr>
        <w:pStyle w:val="31"/>
        <w:rPr>
          <w:lang w:val="en-US"/>
        </w:rPr>
      </w:pPr>
      <w:bookmarkStart w:id="657" w:name="_Toc136288573"/>
      <w:r w:rsidRPr="00EA2B37">
        <w:rPr>
          <w:rFonts w:cs="Arial"/>
          <w:color w:val="000000" w:themeColor="text1"/>
          <w:szCs w:val="28"/>
        </w:rPr>
        <w:t>5.63</w:t>
      </w:r>
      <w:r w:rsidRPr="006A0293">
        <w:rPr>
          <w:rFonts w:cs="Arial"/>
          <w:color w:val="000000" w:themeColor="text1"/>
          <w:szCs w:val="28"/>
        </w:rPr>
        <w:t>.1</w:t>
      </w:r>
      <w:r w:rsidRPr="006A0293">
        <w:rPr>
          <w:rFonts w:cs="Arial"/>
          <w:color w:val="000000" w:themeColor="text1"/>
          <w:szCs w:val="28"/>
        </w:rPr>
        <w:tab/>
        <w:t>Common for 1 band UL and 2 bands UL CA</w:t>
      </w:r>
      <w:bookmarkEnd w:id="657"/>
    </w:p>
    <w:p w14:paraId="74CFB657" w14:textId="7AC673EE" w:rsidR="00EA2B37" w:rsidRPr="006A0293" w:rsidRDefault="00EA2B37" w:rsidP="00EA2B37">
      <w:pPr>
        <w:pStyle w:val="41"/>
      </w:pPr>
      <w:bookmarkStart w:id="658" w:name="_Toc136288574"/>
      <w:r>
        <w:t>5.63</w:t>
      </w:r>
      <w:r w:rsidRPr="0073594C">
        <w:t>.1.1</w:t>
      </w:r>
      <w:r w:rsidRPr="0073594C">
        <w:tab/>
      </w:r>
      <w:r w:rsidRPr="006A0293">
        <w:t>Operating bands for CA</w:t>
      </w:r>
      <w:bookmarkEnd w:id="658"/>
    </w:p>
    <w:p w14:paraId="5F931B25" w14:textId="39C0D720" w:rsidR="00EA2B37" w:rsidRPr="0073594C" w:rsidRDefault="00EA2B37" w:rsidP="00EA2B37">
      <w:pPr>
        <w:pStyle w:val="TH"/>
        <w:rPr>
          <w:color w:val="000000"/>
          <w:lang w:val="en-US"/>
        </w:rPr>
      </w:pPr>
      <w:r w:rsidRPr="0073594C">
        <w:rPr>
          <w:color w:val="000000"/>
          <w:lang w:val="en-US"/>
        </w:rPr>
        <w:t xml:space="preserve">Table </w:t>
      </w:r>
      <w:r>
        <w:rPr>
          <w:color w:val="000000"/>
          <w:lang w:val="en-US" w:eastAsia="zh-CN"/>
        </w:rPr>
        <w:t>5.63</w:t>
      </w:r>
      <w:r w:rsidRPr="0073594C">
        <w:rPr>
          <w:color w:val="000000"/>
          <w:lang w:val="en-US"/>
        </w:rPr>
        <w:t>.1.</w:t>
      </w:r>
      <w:r w:rsidRPr="0073594C">
        <w:rPr>
          <w:color w:val="000000"/>
          <w:lang w:val="en-US" w:eastAsia="zh-CN"/>
        </w:rPr>
        <w:t>1</w:t>
      </w:r>
      <w:r w:rsidRPr="0073594C">
        <w:rPr>
          <w:color w:val="000000"/>
          <w:lang w:val="en-US"/>
        </w:rPr>
        <w:t xml:space="preserve">-1: </w:t>
      </w:r>
      <w:r w:rsidRPr="0073594C">
        <w:rPr>
          <w:color w:val="000000"/>
        </w:rPr>
        <w:t>3DL Inter-band CA operating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3"/>
        <w:gridCol w:w="1137"/>
        <w:gridCol w:w="1290"/>
        <w:gridCol w:w="337"/>
        <w:gridCol w:w="1279"/>
        <w:gridCol w:w="1288"/>
        <w:gridCol w:w="337"/>
        <w:gridCol w:w="1492"/>
        <w:gridCol w:w="905"/>
      </w:tblGrid>
      <w:tr w:rsidR="00EA2B37" w:rsidRPr="0073594C" w14:paraId="7CB12A6E" w14:textId="77777777" w:rsidTr="005A4037">
        <w:trPr>
          <w:trHeight w:val="225"/>
          <w:jc w:val="center"/>
        </w:trPr>
        <w:tc>
          <w:tcPr>
            <w:tcW w:w="811" w:type="pct"/>
            <w:vMerge w:val="restart"/>
            <w:tcBorders>
              <w:top w:val="single" w:sz="4" w:space="0" w:color="auto"/>
              <w:left w:val="single" w:sz="4" w:space="0" w:color="auto"/>
              <w:bottom w:val="single" w:sz="4" w:space="0" w:color="auto"/>
              <w:right w:val="single" w:sz="4" w:space="0" w:color="auto"/>
            </w:tcBorders>
            <w:hideMark/>
          </w:tcPr>
          <w:p w14:paraId="29854ECF" w14:textId="77777777" w:rsidR="00EA2B37" w:rsidRPr="0073594C" w:rsidRDefault="00EA2B37" w:rsidP="005A4037">
            <w:pPr>
              <w:keepNext/>
              <w:keepLines/>
              <w:spacing w:after="0"/>
              <w:jc w:val="center"/>
              <w:rPr>
                <w:rFonts w:ascii="Arial" w:hAnsi="Arial"/>
                <w:b/>
                <w:color w:val="000000"/>
                <w:sz w:val="18"/>
              </w:rPr>
            </w:pPr>
            <w:r w:rsidRPr="0073594C">
              <w:rPr>
                <w:rFonts w:ascii="Arial" w:hAnsi="Arial"/>
                <w:b/>
                <w:color w:val="000000"/>
                <w:sz w:val="18"/>
                <w:lang w:eastAsia="zh-CN"/>
              </w:rPr>
              <w:t>NR</w:t>
            </w:r>
            <w:r w:rsidRPr="0073594C">
              <w:rPr>
                <w:rFonts w:ascii="Arial" w:hAnsi="Arial"/>
                <w:b/>
                <w:color w:val="000000"/>
                <w:sz w:val="18"/>
              </w:rPr>
              <w:t xml:space="preserve"> CA Band</w:t>
            </w:r>
          </w:p>
        </w:tc>
        <w:tc>
          <w:tcPr>
            <w:tcW w:w="590" w:type="pct"/>
            <w:vMerge w:val="restart"/>
            <w:tcBorders>
              <w:top w:val="single" w:sz="4" w:space="0" w:color="auto"/>
              <w:left w:val="single" w:sz="4" w:space="0" w:color="auto"/>
              <w:bottom w:val="single" w:sz="4" w:space="0" w:color="auto"/>
              <w:right w:val="single" w:sz="4" w:space="0" w:color="auto"/>
            </w:tcBorders>
            <w:hideMark/>
          </w:tcPr>
          <w:p w14:paraId="7A2D120B" w14:textId="77777777" w:rsidR="00EA2B37" w:rsidRPr="0073594C" w:rsidRDefault="00EA2B37" w:rsidP="005A4037">
            <w:pPr>
              <w:keepNext/>
              <w:keepLines/>
              <w:spacing w:after="0"/>
              <w:jc w:val="center"/>
              <w:rPr>
                <w:rFonts w:ascii="Arial" w:hAnsi="Arial"/>
                <w:b/>
                <w:color w:val="000000"/>
                <w:sz w:val="18"/>
              </w:rPr>
            </w:pPr>
            <w:r w:rsidRPr="0073594C">
              <w:rPr>
                <w:rFonts w:ascii="Arial" w:hAnsi="Arial"/>
                <w:b/>
                <w:color w:val="000000"/>
                <w:sz w:val="18"/>
                <w:lang w:eastAsia="zh-CN"/>
              </w:rPr>
              <w:t>NR</w:t>
            </w:r>
            <w:r w:rsidRPr="0073594C">
              <w:rPr>
                <w:rFonts w:ascii="Arial" w:hAnsi="Arial"/>
                <w:b/>
                <w:color w:val="000000"/>
                <w:sz w:val="18"/>
              </w:rPr>
              <w:t xml:space="preserve"> Band</w:t>
            </w:r>
          </w:p>
        </w:tc>
        <w:tc>
          <w:tcPr>
            <w:tcW w:w="1509" w:type="pct"/>
            <w:gridSpan w:val="3"/>
            <w:tcBorders>
              <w:top w:val="single" w:sz="4" w:space="0" w:color="auto"/>
              <w:left w:val="single" w:sz="4" w:space="0" w:color="auto"/>
              <w:bottom w:val="single" w:sz="4" w:space="0" w:color="auto"/>
              <w:right w:val="single" w:sz="4" w:space="0" w:color="auto"/>
            </w:tcBorders>
            <w:noWrap/>
            <w:vAlign w:val="bottom"/>
            <w:hideMark/>
          </w:tcPr>
          <w:p w14:paraId="2E1A2EB4" w14:textId="77777777" w:rsidR="00EA2B37" w:rsidRPr="0073594C" w:rsidRDefault="00EA2B37" w:rsidP="005A4037">
            <w:pPr>
              <w:keepNext/>
              <w:keepLines/>
              <w:spacing w:after="0"/>
              <w:jc w:val="center"/>
              <w:rPr>
                <w:rFonts w:ascii="Arial" w:hAnsi="Arial"/>
                <w:b/>
                <w:color w:val="000000"/>
                <w:sz w:val="18"/>
              </w:rPr>
            </w:pPr>
            <w:r w:rsidRPr="0073594C">
              <w:rPr>
                <w:rFonts w:ascii="Arial" w:hAnsi="Arial"/>
                <w:b/>
                <w:color w:val="000000"/>
                <w:sz w:val="18"/>
              </w:rPr>
              <w:t>Uplink (UL) operating band</w:t>
            </w:r>
          </w:p>
        </w:tc>
        <w:tc>
          <w:tcPr>
            <w:tcW w:w="1619" w:type="pct"/>
            <w:gridSpan w:val="3"/>
            <w:tcBorders>
              <w:top w:val="single" w:sz="4" w:space="0" w:color="auto"/>
              <w:left w:val="single" w:sz="4" w:space="0" w:color="auto"/>
              <w:bottom w:val="single" w:sz="4" w:space="0" w:color="auto"/>
              <w:right w:val="single" w:sz="4" w:space="0" w:color="auto"/>
            </w:tcBorders>
            <w:noWrap/>
            <w:vAlign w:val="bottom"/>
            <w:hideMark/>
          </w:tcPr>
          <w:p w14:paraId="3D7E68DC" w14:textId="77777777" w:rsidR="00EA2B37" w:rsidRPr="0073594C" w:rsidRDefault="00EA2B37" w:rsidP="005A4037">
            <w:pPr>
              <w:keepNext/>
              <w:keepLines/>
              <w:spacing w:after="0"/>
              <w:jc w:val="center"/>
              <w:rPr>
                <w:rFonts w:ascii="Arial" w:hAnsi="Arial"/>
                <w:b/>
                <w:color w:val="000000"/>
                <w:sz w:val="18"/>
              </w:rPr>
            </w:pPr>
            <w:r w:rsidRPr="0073594C">
              <w:rPr>
                <w:rFonts w:ascii="Arial" w:hAnsi="Arial"/>
                <w:b/>
                <w:color w:val="000000"/>
                <w:sz w:val="18"/>
              </w:rPr>
              <w:t>Downlink (DL) operating band</w:t>
            </w:r>
          </w:p>
        </w:tc>
        <w:tc>
          <w:tcPr>
            <w:tcW w:w="470" w:type="pct"/>
            <w:vMerge w:val="restart"/>
            <w:tcBorders>
              <w:top w:val="single" w:sz="4" w:space="0" w:color="auto"/>
              <w:left w:val="single" w:sz="4" w:space="0" w:color="auto"/>
              <w:bottom w:val="single" w:sz="4" w:space="0" w:color="auto"/>
              <w:right w:val="single" w:sz="4" w:space="0" w:color="auto"/>
            </w:tcBorders>
            <w:hideMark/>
          </w:tcPr>
          <w:p w14:paraId="3589A5FA" w14:textId="77777777" w:rsidR="00EA2B37" w:rsidRPr="0073594C" w:rsidRDefault="00EA2B37" w:rsidP="005A4037">
            <w:pPr>
              <w:keepNext/>
              <w:keepLines/>
              <w:spacing w:after="0"/>
              <w:jc w:val="center"/>
              <w:rPr>
                <w:rFonts w:ascii="Arial" w:hAnsi="Arial"/>
                <w:b/>
                <w:color w:val="000000"/>
                <w:sz w:val="18"/>
              </w:rPr>
            </w:pPr>
            <w:r w:rsidRPr="0073594C">
              <w:rPr>
                <w:rFonts w:ascii="Arial" w:hAnsi="Arial"/>
                <w:b/>
                <w:color w:val="000000"/>
                <w:sz w:val="18"/>
              </w:rPr>
              <w:t>Duplex Mode</w:t>
            </w:r>
          </w:p>
        </w:tc>
      </w:tr>
      <w:tr w:rsidR="00EA2B37" w:rsidRPr="0073594C" w14:paraId="1C2811DF" w14:textId="77777777" w:rsidTr="005A4037">
        <w:trPr>
          <w:trHeight w:val="225"/>
          <w:jc w:val="center"/>
        </w:trPr>
        <w:tc>
          <w:tcPr>
            <w:tcW w:w="811" w:type="pct"/>
            <w:vMerge/>
            <w:tcBorders>
              <w:top w:val="single" w:sz="4" w:space="0" w:color="auto"/>
              <w:left w:val="single" w:sz="4" w:space="0" w:color="auto"/>
              <w:bottom w:val="single" w:sz="4" w:space="0" w:color="auto"/>
              <w:right w:val="single" w:sz="4" w:space="0" w:color="auto"/>
            </w:tcBorders>
            <w:vAlign w:val="center"/>
            <w:hideMark/>
          </w:tcPr>
          <w:p w14:paraId="33B5AA29" w14:textId="77777777" w:rsidR="00EA2B37" w:rsidRPr="0073594C" w:rsidRDefault="00EA2B37" w:rsidP="005A4037">
            <w:pPr>
              <w:spacing w:after="0"/>
              <w:rPr>
                <w:rFonts w:ascii="Arial" w:hAnsi="Arial"/>
                <w:b/>
                <w:color w:val="000000"/>
                <w:sz w:val="18"/>
              </w:rPr>
            </w:pPr>
          </w:p>
        </w:tc>
        <w:tc>
          <w:tcPr>
            <w:tcW w:w="590" w:type="pct"/>
            <w:vMerge/>
            <w:tcBorders>
              <w:top w:val="single" w:sz="4" w:space="0" w:color="auto"/>
              <w:left w:val="single" w:sz="4" w:space="0" w:color="auto"/>
              <w:bottom w:val="single" w:sz="4" w:space="0" w:color="auto"/>
              <w:right w:val="single" w:sz="4" w:space="0" w:color="auto"/>
            </w:tcBorders>
            <w:vAlign w:val="center"/>
            <w:hideMark/>
          </w:tcPr>
          <w:p w14:paraId="5B4DA575" w14:textId="77777777" w:rsidR="00EA2B37" w:rsidRPr="0073594C" w:rsidRDefault="00EA2B37" w:rsidP="005A4037">
            <w:pPr>
              <w:spacing w:after="0"/>
              <w:rPr>
                <w:rFonts w:ascii="Arial" w:hAnsi="Arial"/>
                <w:b/>
                <w:color w:val="000000"/>
                <w:sz w:val="18"/>
              </w:rPr>
            </w:pPr>
          </w:p>
        </w:tc>
        <w:tc>
          <w:tcPr>
            <w:tcW w:w="1509" w:type="pct"/>
            <w:gridSpan w:val="3"/>
            <w:tcBorders>
              <w:top w:val="single" w:sz="4" w:space="0" w:color="auto"/>
              <w:left w:val="single" w:sz="4" w:space="0" w:color="auto"/>
              <w:bottom w:val="single" w:sz="4" w:space="0" w:color="auto"/>
              <w:right w:val="single" w:sz="4" w:space="0" w:color="auto"/>
            </w:tcBorders>
            <w:noWrap/>
            <w:vAlign w:val="bottom"/>
            <w:hideMark/>
          </w:tcPr>
          <w:p w14:paraId="4CD16D0B" w14:textId="77777777" w:rsidR="00EA2B37" w:rsidRPr="0073594C" w:rsidRDefault="00EA2B37" w:rsidP="005A4037">
            <w:pPr>
              <w:keepNext/>
              <w:keepLines/>
              <w:spacing w:after="0"/>
              <w:jc w:val="center"/>
              <w:rPr>
                <w:rFonts w:ascii="Arial" w:hAnsi="Arial"/>
                <w:b/>
                <w:color w:val="000000"/>
                <w:sz w:val="18"/>
              </w:rPr>
            </w:pPr>
            <w:r w:rsidRPr="0073594C">
              <w:rPr>
                <w:rFonts w:ascii="Arial" w:hAnsi="Arial"/>
                <w:b/>
                <w:color w:val="000000"/>
                <w:sz w:val="18"/>
              </w:rPr>
              <w:t>BS receive / UE transmit</w:t>
            </w:r>
          </w:p>
        </w:tc>
        <w:tc>
          <w:tcPr>
            <w:tcW w:w="1619" w:type="pct"/>
            <w:gridSpan w:val="3"/>
            <w:tcBorders>
              <w:top w:val="single" w:sz="4" w:space="0" w:color="auto"/>
              <w:left w:val="single" w:sz="4" w:space="0" w:color="auto"/>
              <w:bottom w:val="single" w:sz="4" w:space="0" w:color="auto"/>
              <w:right w:val="single" w:sz="4" w:space="0" w:color="auto"/>
            </w:tcBorders>
            <w:noWrap/>
            <w:vAlign w:val="bottom"/>
            <w:hideMark/>
          </w:tcPr>
          <w:p w14:paraId="19511C49" w14:textId="77777777" w:rsidR="00EA2B37" w:rsidRPr="0073594C" w:rsidRDefault="00EA2B37" w:rsidP="005A4037">
            <w:pPr>
              <w:keepNext/>
              <w:keepLines/>
              <w:spacing w:after="0"/>
              <w:jc w:val="center"/>
              <w:rPr>
                <w:rFonts w:ascii="Arial" w:hAnsi="Arial"/>
                <w:b/>
                <w:color w:val="000000"/>
                <w:sz w:val="18"/>
              </w:rPr>
            </w:pPr>
            <w:r w:rsidRPr="0073594C">
              <w:rPr>
                <w:rFonts w:ascii="Arial" w:hAnsi="Arial"/>
                <w:b/>
                <w:color w:val="000000"/>
                <w:sz w:val="18"/>
              </w:rPr>
              <w:t xml:space="preserve">BS transmit / UE receive </w:t>
            </w:r>
          </w:p>
        </w:tc>
        <w:tc>
          <w:tcPr>
            <w:tcW w:w="470" w:type="pct"/>
            <w:vMerge/>
            <w:tcBorders>
              <w:top w:val="single" w:sz="4" w:space="0" w:color="auto"/>
              <w:left w:val="single" w:sz="4" w:space="0" w:color="auto"/>
              <w:bottom w:val="single" w:sz="4" w:space="0" w:color="auto"/>
              <w:right w:val="single" w:sz="4" w:space="0" w:color="auto"/>
            </w:tcBorders>
            <w:vAlign w:val="center"/>
            <w:hideMark/>
          </w:tcPr>
          <w:p w14:paraId="57B6D577" w14:textId="77777777" w:rsidR="00EA2B37" w:rsidRPr="0073594C" w:rsidRDefault="00EA2B37" w:rsidP="005A4037">
            <w:pPr>
              <w:spacing w:after="0"/>
              <w:rPr>
                <w:rFonts w:ascii="Arial" w:hAnsi="Arial"/>
                <w:b/>
                <w:color w:val="000000"/>
                <w:sz w:val="18"/>
              </w:rPr>
            </w:pPr>
          </w:p>
        </w:tc>
      </w:tr>
      <w:tr w:rsidR="00EA2B37" w:rsidRPr="0073594C" w14:paraId="34173DB6" w14:textId="77777777" w:rsidTr="005A4037">
        <w:trPr>
          <w:trHeight w:val="189"/>
          <w:jc w:val="center"/>
        </w:trPr>
        <w:tc>
          <w:tcPr>
            <w:tcW w:w="811" w:type="pct"/>
            <w:vMerge/>
            <w:tcBorders>
              <w:top w:val="single" w:sz="4" w:space="0" w:color="auto"/>
              <w:left w:val="single" w:sz="4" w:space="0" w:color="auto"/>
              <w:bottom w:val="single" w:sz="4" w:space="0" w:color="auto"/>
              <w:right w:val="single" w:sz="4" w:space="0" w:color="auto"/>
            </w:tcBorders>
            <w:vAlign w:val="center"/>
            <w:hideMark/>
          </w:tcPr>
          <w:p w14:paraId="4842511B" w14:textId="77777777" w:rsidR="00EA2B37" w:rsidRPr="0073594C" w:rsidRDefault="00EA2B37" w:rsidP="005A4037">
            <w:pPr>
              <w:spacing w:after="0"/>
              <w:rPr>
                <w:rFonts w:ascii="Arial" w:hAnsi="Arial"/>
                <w:b/>
                <w:color w:val="000000"/>
                <w:sz w:val="18"/>
              </w:rPr>
            </w:pPr>
          </w:p>
        </w:tc>
        <w:tc>
          <w:tcPr>
            <w:tcW w:w="590" w:type="pct"/>
            <w:vMerge/>
            <w:tcBorders>
              <w:top w:val="single" w:sz="4" w:space="0" w:color="auto"/>
              <w:left w:val="single" w:sz="4" w:space="0" w:color="auto"/>
              <w:bottom w:val="single" w:sz="4" w:space="0" w:color="auto"/>
              <w:right w:val="single" w:sz="4" w:space="0" w:color="auto"/>
            </w:tcBorders>
            <w:vAlign w:val="center"/>
            <w:hideMark/>
          </w:tcPr>
          <w:p w14:paraId="332E6262" w14:textId="77777777" w:rsidR="00EA2B37" w:rsidRPr="0073594C" w:rsidRDefault="00EA2B37" w:rsidP="005A4037">
            <w:pPr>
              <w:spacing w:after="0"/>
              <w:rPr>
                <w:rFonts w:ascii="Arial" w:hAnsi="Arial"/>
                <w:b/>
                <w:color w:val="000000"/>
                <w:sz w:val="18"/>
              </w:rPr>
            </w:pPr>
          </w:p>
        </w:tc>
        <w:tc>
          <w:tcPr>
            <w:tcW w:w="1509" w:type="pct"/>
            <w:gridSpan w:val="3"/>
            <w:tcBorders>
              <w:top w:val="single" w:sz="4" w:space="0" w:color="auto"/>
              <w:left w:val="single" w:sz="4" w:space="0" w:color="auto"/>
              <w:bottom w:val="single" w:sz="4" w:space="0" w:color="auto"/>
              <w:right w:val="single" w:sz="4" w:space="0" w:color="auto"/>
            </w:tcBorders>
            <w:hideMark/>
          </w:tcPr>
          <w:p w14:paraId="158120D2" w14:textId="77777777" w:rsidR="00EA2B37" w:rsidRPr="0073594C" w:rsidRDefault="00EA2B37" w:rsidP="005A4037">
            <w:pPr>
              <w:keepNext/>
              <w:keepLines/>
              <w:spacing w:after="0"/>
              <w:jc w:val="center"/>
              <w:rPr>
                <w:rFonts w:ascii="Arial" w:hAnsi="Arial"/>
                <w:b/>
                <w:color w:val="000000"/>
                <w:sz w:val="18"/>
              </w:rPr>
            </w:pPr>
            <w:r w:rsidRPr="0073594C">
              <w:rPr>
                <w:rFonts w:ascii="Arial" w:hAnsi="Arial"/>
                <w:b/>
                <w:color w:val="000000"/>
                <w:sz w:val="18"/>
              </w:rPr>
              <w:t>F</w:t>
            </w:r>
            <w:r w:rsidRPr="0073594C">
              <w:rPr>
                <w:rFonts w:ascii="Arial" w:hAnsi="Arial"/>
                <w:b/>
                <w:color w:val="000000"/>
                <w:sz w:val="18"/>
                <w:vertAlign w:val="subscript"/>
              </w:rPr>
              <w:t>UL_low</w:t>
            </w:r>
            <w:r w:rsidRPr="0073594C">
              <w:rPr>
                <w:rFonts w:ascii="Arial" w:hAnsi="Arial"/>
                <w:b/>
                <w:color w:val="000000"/>
                <w:sz w:val="18"/>
              </w:rPr>
              <w:t xml:space="preserve">  –  F</w:t>
            </w:r>
            <w:r w:rsidRPr="0073594C">
              <w:rPr>
                <w:rFonts w:ascii="Arial" w:hAnsi="Arial"/>
                <w:b/>
                <w:color w:val="000000"/>
                <w:sz w:val="18"/>
                <w:vertAlign w:val="subscript"/>
              </w:rPr>
              <w:t>UL_high</w:t>
            </w:r>
          </w:p>
        </w:tc>
        <w:tc>
          <w:tcPr>
            <w:tcW w:w="1619" w:type="pct"/>
            <w:gridSpan w:val="3"/>
            <w:tcBorders>
              <w:top w:val="single" w:sz="4" w:space="0" w:color="auto"/>
              <w:left w:val="single" w:sz="4" w:space="0" w:color="auto"/>
              <w:bottom w:val="single" w:sz="4" w:space="0" w:color="auto"/>
              <w:right w:val="single" w:sz="4" w:space="0" w:color="auto"/>
            </w:tcBorders>
            <w:hideMark/>
          </w:tcPr>
          <w:p w14:paraId="15D4DC40" w14:textId="77777777" w:rsidR="00EA2B37" w:rsidRPr="0073594C" w:rsidRDefault="00EA2B37" w:rsidP="005A4037">
            <w:pPr>
              <w:keepNext/>
              <w:keepLines/>
              <w:spacing w:after="0"/>
              <w:jc w:val="center"/>
              <w:rPr>
                <w:rFonts w:ascii="Arial" w:hAnsi="Arial"/>
                <w:b/>
                <w:color w:val="000000"/>
                <w:sz w:val="18"/>
              </w:rPr>
            </w:pPr>
            <w:r w:rsidRPr="0073594C">
              <w:rPr>
                <w:rFonts w:ascii="Arial" w:hAnsi="Arial"/>
                <w:b/>
                <w:color w:val="000000"/>
                <w:sz w:val="18"/>
              </w:rPr>
              <w:t>F</w:t>
            </w:r>
            <w:r w:rsidRPr="0073594C">
              <w:rPr>
                <w:rFonts w:ascii="Arial" w:hAnsi="Arial"/>
                <w:b/>
                <w:color w:val="000000"/>
                <w:sz w:val="18"/>
                <w:vertAlign w:val="subscript"/>
              </w:rPr>
              <w:t>DL_low</w:t>
            </w:r>
            <w:r w:rsidRPr="0073594C">
              <w:rPr>
                <w:rFonts w:ascii="Arial" w:hAnsi="Arial"/>
                <w:b/>
                <w:color w:val="000000"/>
                <w:sz w:val="18"/>
              </w:rPr>
              <w:t xml:space="preserve">  –  F</w:t>
            </w:r>
            <w:r w:rsidRPr="0073594C">
              <w:rPr>
                <w:rFonts w:ascii="Arial" w:hAnsi="Arial"/>
                <w:b/>
                <w:color w:val="000000"/>
                <w:sz w:val="18"/>
                <w:vertAlign w:val="subscript"/>
              </w:rPr>
              <w:t>DL_high</w:t>
            </w:r>
          </w:p>
        </w:tc>
        <w:tc>
          <w:tcPr>
            <w:tcW w:w="470" w:type="pct"/>
            <w:vMerge/>
            <w:tcBorders>
              <w:top w:val="single" w:sz="4" w:space="0" w:color="auto"/>
              <w:left w:val="single" w:sz="4" w:space="0" w:color="auto"/>
              <w:bottom w:val="single" w:sz="4" w:space="0" w:color="auto"/>
              <w:right w:val="single" w:sz="4" w:space="0" w:color="auto"/>
            </w:tcBorders>
            <w:vAlign w:val="center"/>
            <w:hideMark/>
          </w:tcPr>
          <w:p w14:paraId="2212536D" w14:textId="77777777" w:rsidR="00EA2B37" w:rsidRPr="0073594C" w:rsidRDefault="00EA2B37" w:rsidP="005A4037">
            <w:pPr>
              <w:spacing w:after="0"/>
              <w:rPr>
                <w:rFonts w:ascii="Arial" w:hAnsi="Arial"/>
                <w:b/>
                <w:color w:val="000000"/>
                <w:sz w:val="18"/>
              </w:rPr>
            </w:pPr>
          </w:p>
        </w:tc>
      </w:tr>
      <w:tr w:rsidR="00EA2B37" w:rsidRPr="0073594C" w14:paraId="01B5BFD4" w14:textId="77777777" w:rsidTr="005A4037">
        <w:trPr>
          <w:trHeight w:val="225"/>
          <w:jc w:val="center"/>
        </w:trPr>
        <w:tc>
          <w:tcPr>
            <w:tcW w:w="811" w:type="pct"/>
            <w:vMerge w:val="restart"/>
            <w:tcBorders>
              <w:top w:val="single" w:sz="4" w:space="0" w:color="auto"/>
              <w:left w:val="single" w:sz="4" w:space="0" w:color="auto"/>
              <w:bottom w:val="single" w:sz="4" w:space="0" w:color="auto"/>
              <w:right w:val="single" w:sz="4" w:space="0" w:color="auto"/>
            </w:tcBorders>
            <w:vAlign w:val="center"/>
            <w:hideMark/>
          </w:tcPr>
          <w:p w14:paraId="7AA74309" w14:textId="77777777" w:rsidR="00EA2B37" w:rsidRPr="0073594C" w:rsidRDefault="00EA2B37" w:rsidP="005A4037">
            <w:pPr>
              <w:keepNext/>
              <w:keepLines/>
              <w:spacing w:after="0"/>
              <w:jc w:val="center"/>
              <w:rPr>
                <w:rFonts w:ascii="Arial" w:hAnsi="Arial"/>
                <w:color w:val="000000"/>
                <w:sz w:val="18"/>
                <w:lang w:eastAsia="zh-CN"/>
              </w:rPr>
            </w:pPr>
            <w:r w:rsidRPr="0073594C">
              <w:rPr>
                <w:rFonts w:ascii="Arial" w:eastAsia="宋体" w:hAnsi="Arial"/>
                <w:color w:val="000000"/>
                <w:sz w:val="18"/>
                <w:lang w:eastAsia="zh-CN"/>
              </w:rPr>
              <w:t>CA_n</w:t>
            </w:r>
            <w:r>
              <w:rPr>
                <w:rFonts w:ascii="Arial" w:eastAsia="宋体" w:hAnsi="Arial"/>
                <w:color w:val="000000"/>
                <w:sz w:val="18"/>
                <w:lang w:eastAsia="zh-CN"/>
              </w:rPr>
              <w:t>40</w:t>
            </w:r>
            <w:r w:rsidRPr="0073594C">
              <w:rPr>
                <w:rFonts w:ascii="Arial" w:eastAsia="宋体" w:hAnsi="Arial"/>
                <w:color w:val="000000"/>
                <w:sz w:val="18"/>
                <w:lang w:eastAsia="zh-CN"/>
              </w:rPr>
              <w:t>-n</w:t>
            </w:r>
            <w:r>
              <w:rPr>
                <w:rFonts w:ascii="Arial" w:eastAsia="宋体" w:hAnsi="Arial"/>
                <w:color w:val="000000"/>
                <w:sz w:val="18"/>
                <w:lang w:eastAsia="zh-CN"/>
              </w:rPr>
              <w:t>78</w:t>
            </w:r>
            <w:r w:rsidRPr="0073594C">
              <w:rPr>
                <w:rFonts w:ascii="Arial" w:eastAsia="宋体" w:hAnsi="Arial"/>
                <w:color w:val="000000"/>
                <w:sz w:val="18"/>
                <w:lang w:eastAsia="zh-CN"/>
              </w:rPr>
              <w:t>-n</w:t>
            </w:r>
            <w:r>
              <w:rPr>
                <w:rFonts w:ascii="Arial" w:eastAsia="宋体" w:hAnsi="Arial"/>
                <w:color w:val="000000"/>
                <w:sz w:val="18"/>
                <w:lang w:eastAsia="zh-CN"/>
              </w:rPr>
              <w:t>105</w:t>
            </w:r>
          </w:p>
        </w:tc>
        <w:tc>
          <w:tcPr>
            <w:tcW w:w="590" w:type="pct"/>
            <w:tcBorders>
              <w:top w:val="single" w:sz="4" w:space="0" w:color="auto"/>
              <w:left w:val="single" w:sz="4" w:space="0" w:color="auto"/>
              <w:bottom w:val="single" w:sz="4" w:space="0" w:color="auto"/>
              <w:right w:val="single" w:sz="4" w:space="0" w:color="auto"/>
            </w:tcBorders>
            <w:vAlign w:val="center"/>
            <w:hideMark/>
          </w:tcPr>
          <w:p w14:paraId="7DC39AE4" w14:textId="77777777" w:rsidR="00EA2B37" w:rsidRPr="0073594C" w:rsidRDefault="00EA2B37" w:rsidP="005A4037">
            <w:pPr>
              <w:keepNext/>
              <w:keepLines/>
              <w:spacing w:after="0"/>
              <w:jc w:val="center"/>
              <w:rPr>
                <w:rFonts w:ascii="Arial" w:hAnsi="Arial"/>
                <w:color w:val="000000"/>
                <w:sz w:val="18"/>
              </w:rPr>
            </w:pPr>
            <w:r>
              <w:rPr>
                <w:rFonts w:ascii="Arial" w:hAnsi="Arial" w:cs="Arial"/>
                <w:color w:val="000000"/>
                <w:sz w:val="18"/>
                <w:szCs w:val="18"/>
              </w:rPr>
              <w:t>n40</w:t>
            </w:r>
          </w:p>
        </w:tc>
        <w:tc>
          <w:tcPr>
            <w:tcW w:w="670" w:type="pct"/>
            <w:tcBorders>
              <w:top w:val="single" w:sz="4" w:space="0" w:color="auto"/>
              <w:left w:val="single" w:sz="4" w:space="0" w:color="auto"/>
              <w:bottom w:val="single" w:sz="4" w:space="0" w:color="auto"/>
              <w:right w:val="single" w:sz="4" w:space="0" w:color="auto"/>
            </w:tcBorders>
            <w:vAlign w:val="center"/>
            <w:hideMark/>
          </w:tcPr>
          <w:p w14:paraId="541A08F3" w14:textId="77777777" w:rsidR="00EA2B37" w:rsidRPr="0073594C" w:rsidRDefault="00EA2B37" w:rsidP="005A4037">
            <w:pPr>
              <w:keepNext/>
              <w:keepLines/>
              <w:spacing w:after="0"/>
              <w:jc w:val="right"/>
              <w:rPr>
                <w:rFonts w:ascii="Arial" w:hAnsi="Arial" w:cs="Arial"/>
                <w:color w:val="000000"/>
                <w:sz w:val="18"/>
                <w:lang w:eastAsia="zh-CN"/>
              </w:rPr>
            </w:pPr>
            <w:r>
              <w:rPr>
                <w:rFonts w:ascii="Arial" w:hAnsi="Arial" w:cs="Arial"/>
                <w:color w:val="000000"/>
                <w:sz w:val="18"/>
                <w:szCs w:val="18"/>
              </w:rPr>
              <w:t>2300 MHz</w:t>
            </w:r>
          </w:p>
        </w:tc>
        <w:tc>
          <w:tcPr>
            <w:tcW w:w="175" w:type="pct"/>
            <w:tcBorders>
              <w:top w:val="single" w:sz="4" w:space="0" w:color="auto"/>
              <w:left w:val="single" w:sz="4" w:space="0" w:color="auto"/>
              <w:bottom w:val="single" w:sz="4" w:space="0" w:color="auto"/>
              <w:right w:val="single" w:sz="4" w:space="0" w:color="auto"/>
            </w:tcBorders>
            <w:vAlign w:val="center"/>
            <w:hideMark/>
          </w:tcPr>
          <w:p w14:paraId="05D63051" w14:textId="77777777" w:rsidR="00EA2B37" w:rsidRPr="0073594C" w:rsidRDefault="00EA2B37" w:rsidP="005A4037">
            <w:pPr>
              <w:keepNext/>
              <w:keepLines/>
              <w:spacing w:after="0"/>
              <w:jc w:val="center"/>
              <w:rPr>
                <w:rFonts w:ascii="Arial" w:hAnsi="Arial" w:cs="Arial"/>
                <w:color w:val="000000"/>
                <w:sz w:val="18"/>
              </w:rPr>
            </w:pPr>
            <w:r>
              <w:rPr>
                <w:rFonts w:ascii="Arial" w:hAnsi="Arial" w:cs="Arial"/>
                <w:color w:val="000000"/>
                <w:sz w:val="18"/>
                <w:szCs w:val="18"/>
              </w:rPr>
              <w:t>–</w:t>
            </w:r>
          </w:p>
        </w:tc>
        <w:tc>
          <w:tcPr>
            <w:tcW w:w="664" w:type="pct"/>
            <w:tcBorders>
              <w:top w:val="single" w:sz="4" w:space="0" w:color="auto"/>
              <w:left w:val="single" w:sz="4" w:space="0" w:color="auto"/>
              <w:bottom w:val="single" w:sz="4" w:space="0" w:color="auto"/>
              <w:right w:val="single" w:sz="4" w:space="0" w:color="auto"/>
            </w:tcBorders>
            <w:vAlign w:val="center"/>
            <w:hideMark/>
          </w:tcPr>
          <w:p w14:paraId="05084555" w14:textId="77777777" w:rsidR="00EA2B37" w:rsidRPr="0073594C" w:rsidRDefault="00EA2B37" w:rsidP="005A4037">
            <w:pPr>
              <w:keepNext/>
              <w:keepLines/>
              <w:spacing w:after="0"/>
              <w:rPr>
                <w:rFonts w:ascii="Arial" w:hAnsi="Arial" w:cs="Arial"/>
                <w:color w:val="000000"/>
                <w:sz w:val="18"/>
                <w:lang w:eastAsia="zh-CN"/>
              </w:rPr>
            </w:pPr>
            <w:r>
              <w:rPr>
                <w:rFonts w:ascii="Arial" w:hAnsi="Arial" w:cs="Arial"/>
                <w:color w:val="000000"/>
                <w:sz w:val="18"/>
                <w:szCs w:val="18"/>
              </w:rPr>
              <w:t>2400 MHz</w:t>
            </w:r>
          </w:p>
        </w:tc>
        <w:tc>
          <w:tcPr>
            <w:tcW w:w="669" w:type="pct"/>
            <w:tcBorders>
              <w:top w:val="single" w:sz="4" w:space="0" w:color="auto"/>
              <w:left w:val="single" w:sz="4" w:space="0" w:color="auto"/>
              <w:bottom w:val="single" w:sz="4" w:space="0" w:color="auto"/>
              <w:right w:val="single" w:sz="4" w:space="0" w:color="auto"/>
            </w:tcBorders>
            <w:vAlign w:val="center"/>
            <w:hideMark/>
          </w:tcPr>
          <w:p w14:paraId="2958804F" w14:textId="77777777" w:rsidR="00EA2B37" w:rsidRPr="0073594C" w:rsidRDefault="00EA2B37" w:rsidP="005A4037">
            <w:pPr>
              <w:keepNext/>
              <w:keepLines/>
              <w:spacing w:after="0"/>
              <w:jc w:val="right"/>
              <w:rPr>
                <w:rFonts w:ascii="Arial" w:hAnsi="Arial" w:cs="Arial"/>
                <w:color w:val="000000"/>
                <w:sz w:val="18"/>
                <w:lang w:eastAsia="zh-CN"/>
              </w:rPr>
            </w:pPr>
            <w:r>
              <w:rPr>
                <w:rFonts w:ascii="Arial" w:hAnsi="Arial" w:cs="Arial"/>
                <w:color w:val="000000"/>
                <w:sz w:val="18"/>
                <w:szCs w:val="18"/>
              </w:rPr>
              <w:t>2300 MHz</w:t>
            </w:r>
          </w:p>
        </w:tc>
        <w:tc>
          <w:tcPr>
            <w:tcW w:w="175" w:type="pct"/>
            <w:tcBorders>
              <w:top w:val="single" w:sz="4" w:space="0" w:color="auto"/>
              <w:left w:val="single" w:sz="4" w:space="0" w:color="auto"/>
              <w:bottom w:val="single" w:sz="4" w:space="0" w:color="auto"/>
              <w:right w:val="single" w:sz="4" w:space="0" w:color="auto"/>
            </w:tcBorders>
            <w:vAlign w:val="center"/>
            <w:hideMark/>
          </w:tcPr>
          <w:p w14:paraId="433F138B" w14:textId="77777777" w:rsidR="00EA2B37" w:rsidRPr="0073594C" w:rsidRDefault="00EA2B37" w:rsidP="005A4037">
            <w:pPr>
              <w:keepNext/>
              <w:keepLines/>
              <w:spacing w:after="0"/>
              <w:jc w:val="center"/>
              <w:rPr>
                <w:rFonts w:ascii="Arial" w:hAnsi="Arial" w:cs="Arial"/>
                <w:color w:val="000000"/>
                <w:sz w:val="18"/>
              </w:rPr>
            </w:pPr>
            <w:r>
              <w:rPr>
                <w:rFonts w:ascii="Arial" w:hAnsi="Arial" w:cs="Arial"/>
                <w:color w:val="000000"/>
                <w:sz w:val="18"/>
                <w:szCs w:val="18"/>
              </w:rPr>
              <w:t>–</w:t>
            </w:r>
          </w:p>
        </w:tc>
        <w:tc>
          <w:tcPr>
            <w:tcW w:w="775" w:type="pct"/>
            <w:tcBorders>
              <w:top w:val="single" w:sz="4" w:space="0" w:color="auto"/>
              <w:left w:val="single" w:sz="4" w:space="0" w:color="auto"/>
              <w:bottom w:val="single" w:sz="4" w:space="0" w:color="auto"/>
              <w:right w:val="single" w:sz="4" w:space="0" w:color="auto"/>
            </w:tcBorders>
            <w:vAlign w:val="center"/>
            <w:hideMark/>
          </w:tcPr>
          <w:p w14:paraId="65DD81DA" w14:textId="77777777" w:rsidR="00EA2B37" w:rsidRPr="0073594C" w:rsidRDefault="00EA2B37" w:rsidP="005A4037">
            <w:pPr>
              <w:keepNext/>
              <w:keepLines/>
              <w:spacing w:after="0"/>
              <w:rPr>
                <w:rFonts w:ascii="Arial" w:hAnsi="Arial" w:cs="Arial"/>
                <w:color w:val="000000"/>
                <w:sz w:val="18"/>
                <w:lang w:eastAsia="zh-CN"/>
              </w:rPr>
            </w:pPr>
            <w:r>
              <w:rPr>
                <w:rFonts w:ascii="Arial" w:hAnsi="Arial" w:cs="Arial"/>
                <w:color w:val="000000"/>
                <w:sz w:val="18"/>
                <w:szCs w:val="18"/>
              </w:rPr>
              <w:t>2400 MHz</w:t>
            </w:r>
          </w:p>
        </w:tc>
        <w:tc>
          <w:tcPr>
            <w:tcW w:w="470" w:type="pct"/>
            <w:tcBorders>
              <w:top w:val="single" w:sz="4" w:space="0" w:color="auto"/>
              <w:left w:val="single" w:sz="4" w:space="0" w:color="auto"/>
              <w:bottom w:val="single" w:sz="4" w:space="0" w:color="auto"/>
              <w:right w:val="single" w:sz="4" w:space="0" w:color="auto"/>
            </w:tcBorders>
            <w:vAlign w:val="center"/>
            <w:hideMark/>
          </w:tcPr>
          <w:p w14:paraId="7DCB7789" w14:textId="77777777" w:rsidR="00EA2B37" w:rsidRPr="0073594C" w:rsidRDefault="00EA2B37" w:rsidP="005A4037">
            <w:pPr>
              <w:keepNext/>
              <w:keepLines/>
              <w:spacing w:after="0"/>
              <w:jc w:val="center"/>
              <w:rPr>
                <w:rFonts w:ascii="Arial" w:hAnsi="Arial"/>
                <w:color w:val="000000"/>
                <w:sz w:val="18"/>
                <w:lang w:eastAsia="zh-CN"/>
              </w:rPr>
            </w:pPr>
            <w:r>
              <w:rPr>
                <w:rFonts w:ascii="Arial" w:hAnsi="Arial" w:cs="Arial"/>
                <w:color w:val="000000"/>
                <w:sz w:val="18"/>
                <w:szCs w:val="18"/>
              </w:rPr>
              <w:t>TDD</w:t>
            </w:r>
          </w:p>
        </w:tc>
      </w:tr>
      <w:tr w:rsidR="00EA2B37" w:rsidRPr="0073594C" w14:paraId="14562F94" w14:textId="77777777" w:rsidTr="005A4037">
        <w:trPr>
          <w:trHeight w:val="225"/>
          <w:jc w:val="center"/>
        </w:trPr>
        <w:tc>
          <w:tcPr>
            <w:tcW w:w="811" w:type="pct"/>
            <w:vMerge/>
            <w:tcBorders>
              <w:top w:val="single" w:sz="4" w:space="0" w:color="auto"/>
              <w:left w:val="single" w:sz="4" w:space="0" w:color="auto"/>
              <w:bottom w:val="single" w:sz="4" w:space="0" w:color="auto"/>
              <w:right w:val="single" w:sz="4" w:space="0" w:color="auto"/>
            </w:tcBorders>
            <w:vAlign w:val="center"/>
            <w:hideMark/>
          </w:tcPr>
          <w:p w14:paraId="348CE1A3" w14:textId="77777777" w:rsidR="00EA2B37" w:rsidRPr="0073594C" w:rsidRDefault="00EA2B37" w:rsidP="005A4037">
            <w:pPr>
              <w:spacing w:after="0"/>
              <w:rPr>
                <w:rFonts w:ascii="Arial" w:hAnsi="Arial"/>
                <w:color w:val="000000"/>
                <w:sz w:val="18"/>
                <w:lang w:eastAsia="zh-CN"/>
              </w:rPr>
            </w:pPr>
          </w:p>
        </w:tc>
        <w:tc>
          <w:tcPr>
            <w:tcW w:w="590" w:type="pct"/>
            <w:tcBorders>
              <w:top w:val="single" w:sz="4" w:space="0" w:color="auto"/>
              <w:left w:val="single" w:sz="4" w:space="0" w:color="auto"/>
              <w:bottom w:val="single" w:sz="4" w:space="0" w:color="auto"/>
              <w:right w:val="single" w:sz="4" w:space="0" w:color="auto"/>
            </w:tcBorders>
            <w:vAlign w:val="center"/>
          </w:tcPr>
          <w:p w14:paraId="1BB8F7D8" w14:textId="77777777" w:rsidR="00EA2B37" w:rsidRPr="0073594C" w:rsidRDefault="00EA2B37" w:rsidP="005A4037">
            <w:pPr>
              <w:keepNext/>
              <w:keepLines/>
              <w:spacing w:after="0"/>
              <w:jc w:val="center"/>
              <w:rPr>
                <w:rFonts w:ascii="Arial" w:hAnsi="Arial"/>
                <w:color w:val="000000"/>
                <w:sz w:val="18"/>
              </w:rPr>
            </w:pPr>
            <w:r>
              <w:rPr>
                <w:rFonts w:ascii="Arial" w:hAnsi="Arial" w:cs="Arial"/>
                <w:color w:val="000000"/>
                <w:sz w:val="18"/>
                <w:szCs w:val="18"/>
              </w:rPr>
              <w:t>n78</w:t>
            </w:r>
          </w:p>
        </w:tc>
        <w:tc>
          <w:tcPr>
            <w:tcW w:w="670" w:type="pct"/>
            <w:tcBorders>
              <w:top w:val="single" w:sz="4" w:space="0" w:color="auto"/>
              <w:left w:val="single" w:sz="4" w:space="0" w:color="auto"/>
              <w:bottom w:val="single" w:sz="4" w:space="0" w:color="auto"/>
              <w:right w:val="single" w:sz="4" w:space="0" w:color="auto"/>
            </w:tcBorders>
            <w:vAlign w:val="center"/>
          </w:tcPr>
          <w:p w14:paraId="2208EAD8" w14:textId="77777777" w:rsidR="00EA2B37" w:rsidRPr="0073594C" w:rsidRDefault="00EA2B37" w:rsidP="005A4037">
            <w:pPr>
              <w:keepNext/>
              <w:keepLines/>
              <w:spacing w:after="0"/>
              <w:jc w:val="right"/>
              <w:rPr>
                <w:rFonts w:ascii="Arial" w:hAnsi="Arial" w:cs="Arial"/>
                <w:color w:val="000000"/>
                <w:sz w:val="18"/>
                <w:lang w:eastAsia="zh-CN"/>
              </w:rPr>
            </w:pPr>
            <w:r>
              <w:rPr>
                <w:rFonts w:ascii="Arial" w:hAnsi="Arial" w:cs="Arial"/>
                <w:color w:val="000000"/>
                <w:sz w:val="18"/>
                <w:szCs w:val="18"/>
              </w:rPr>
              <w:t>3300 MHz</w:t>
            </w:r>
          </w:p>
        </w:tc>
        <w:tc>
          <w:tcPr>
            <w:tcW w:w="175" w:type="pct"/>
            <w:tcBorders>
              <w:top w:val="single" w:sz="4" w:space="0" w:color="auto"/>
              <w:left w:val="single" w:sz="4" w:space="0" w:color="auto"/>
              <w:bottom w:val="single" w:sz="4" w:space="0" w:color="auto"/>
              <w:right w:val="single" w:sz="4" w:space="0" w:color="auto"/>
            </w:tcBorders>
            <w:vAlign w:val="center"/>
          </w:tcPr>
          <w:p w14:paraId="4B261DFC" w14:textId="77777777" w:rsidR="00EA2B37" w:rsidRPr="0073594C" w:rsidRDefault="00EA2B37" w:rsidP="005A4037">
            <w:pPr>
              <w:keepNext/>
              <w:keepLines/>
              <w:spacing w:after="0"/>
              <w:jc w:val="center"/>
              <w:rPr>
                <w:rFonts w:ascii="Arial" w:hAnsi="Arial" w:cs="Arial"/>
                <w:color w:val="000000"/>
                <w:sz w:val="18"/>
              </w:rPr>
            </w:pPr>
            <w:r>
              <w:rPr>
                <w:rFonts w:ascii="Arial" w:hAnsi="Arial" w:cs="Arial"/>
                <w:color w:val="000000"/>
                <w:sz w:val="18"/>
                <w:szCs w:val="18"/>
              </w:rPr>
              <w:t>–</w:t>
            </w:r>
          </w:p>
        </w:tc>
        <w:tc>
          <w:tcPr>
            <w:tcW w:w="664" w:type="pct"/>
            <w:tcBorders>
              <w:top w:val="single" w:sz="4" w:space="0" w:color="auto"/>
              <w:left w:val="single" w:sz="4" w:space="0" w:color="auto"/>
              <w:bottom w:val="single" w:sz="4" w:space="0" w:color="auto"/>
              <w:right w:val="single" w:sz="4" w:space="0" w:color="auto"/>
            </w:tcBorders>
            <w:vAlign w:val="center"/>
          </w:tcPr>
          <w:p w14:paraId="10592B42" w14:textId="77777777" w:rsidR="00EA2B37" w:rsidRPr="0073594C" w:rsidRDefault="00EA2B37" w:rsidP="005A4037">
            <w:pPr>
              <w:keepNext/>
              <w:keepLines/>
              <w:spacing w:after="0"/>
              <w:rPr>
                <w:rFonts w:ascii="Arial" w:hAnsi="Arial" w:cs="Arial"/>
                <w:color w:val="000000"/>
                <w:sz w:val="18"/>
                <w:lang w:eastAsia="zh-CN"/>
              </w:rPr>
            </w:pPr>
            <w:r>
              <w:rPr>
                <w:rFonts w:ascii="Arial" w:hAnsi="Arial" w:cs="Arial"/>
                <w:color w:val="000000"/>
                <w:sz w:val="18"/>
                <w:szCs w:val="18"/>
              </w:rPr>
              <w:t>3800 MHz</w:t>
            </w:r>
          </w:p>
        </w:tc>
        <w:tc>
          <w:tcPr>
            <w:tcW w:w="669" w:type="pct"/>
            <w:tcBorders>
              <w:top w:val="single" w:sz="4" w:space="0" w:color="auto"/>
              <w:left w:val="single" w:sz="4" w:space="0" w:color="auto"/>
              <w:bottom w:val="single" w:sz="4" w:space="0" w:color="auto"/>
              <w:right w:val="single" w:sz="4" w:space="0" w:color="auto"/>
            </w:tcBorders>
            <w:vAlign w:val="center"/>
          </w:tcPr>
          <w:p w14:paraId="47DD4D3B" w14:textId="77777777" w:rsidR="00EA2B37" w:rsidRPr="0073594C" w:rsidRDefault="00EA2B37" w:rsidP="005A4037">
            <w:pPr>
              <w:keepNext/>
              <w:keepLines/>
              <w:spacing w:after="0"/>
              <w:jc w:val="right"/>
              <w:rPr>
                <w:rFonts w:ascii="Arial" w:hAnsi="Arial" w:cs="Arial"/>
                <w:color w:val="000000"/>
                <w:sz w:val="18"/>
                <w:lang w:eastAsia="zh-CN"/>
              </w:rPr>
            </w:pPr>
            <w:r>
              <w:rPr>
                <w:rFonts w:ascii="Arial" w:hAnsi="Arial" w:cs="Arial"/>
                <w:color w:val="000000"/>
                <w:sz w:val="18"/>
                <w:szCs w:val="18"/>
              </w:rPr>
              <w:t>3300 MHz</w:t>
            </w:r>
          </w:p>
        </w:tc>
        <w:tc>
          <w:tcPr>
            <w:tcW w:w="175" w:type="pct"/>
            <w:tcBorders>
              <w:top w:val="single" w:sz="4" w:space="0" w:color="auto"/>
              <w:left w:val="single" w:sz="4" w:space="0" w:color="auto"/>
              <w:bottom w:val="single" w:sz="4" w:space="0" w:color="auto"/>
              <w:right w:val="single" w:sz="4" w:space="0" w:color="auto"/>
            </w:tcBorders>
            <w:vAlign w:val="center"/>
          </w:tcPr>
          <w:p w14:paraId="0FE8AA80" w14:textId="77777777" w:rsidR="00EA2B37" w:rsidRPr="0073594C" w:rsidRDefault="00EA2B37" w:rsidP="005A4037">
            <w:pPr>
              <w:keepNext/>
              <w:keepLines/>
              <w:spacing w:after="0"/>
              <w:jc w:val="right"/>
              <w:rPr>
                <w:rFonts w:ascii="Arial" w:hAnsi="Arial" w:cs="Arial"/>
                <w:color w:val="000000"/>
                <w:sz w:val="18"/>
                <w:lang w:eastAsia="zh-CN"/>
              </w:rPr>
            </w:pPr>
            <w:r>
              <w:rPr>
                <w:rFonts w:ascii="Arial" w:hAnsi="Arial" w:cs="Arial"/>
                <w:color w:val="000000"/>
                <w:sz w:val="18"/>
                <w:szCs w:val="18"/>
              </w:rPr>
              <w:t>–</w:t>
            </w:r>
          </w:p>
        </w:tc>
        <w:tc>
          <w:tcPr>
            <w:tcW w:w="775" w:type="pct"/>
            <w:tcBorders>
              <w:top w:val="single" w:sz="4" w:space="0" w:color="auto"/>
              <w:left w:val="single" w:sz="4" w:space="0" w:color="auto"/>
              <w:bottom w:val="single" w:sz="4" w:space="0" w:color="auto"/>
              <w:right w:val="single" w:sz="4" w:space="0" w:color="auto"/>
            </w:tcBorders>
            <w:vAlign w:val="center"/>
          </w:tcPr>
          <w:p w14:paraId="6BE1B0B6" w14:textId="77777777" w:rsidR="00EA2B37" w:rsidRPr="0073594C" w:rsidRDefault="00EA2B37" w:rsidP="005A4037">
            <w:pPr>
              <w:keepNext/>
              <w:keepLines/>
              <w:spacing w:after="0"/>
              <w:rPr>
                <w:rFonts w:ascii="Arial" w:hAnsi="Arial" w:cs="Arial"/>
                <w:color w:val="000000"/>
                <w:sz w:val="18"/>
                <w:lang w:eastAsia="zh-CN"/>
              </w:rPr>
            </w:pPr>
            <w:r>
              <w:rPr>
                <w:rFonts w:ascii="Arial" w:hAnsi="Arial" w:cs="Arial"/>
                <w:color w:val="000000"/>
                <w:sz w:val="18"/>
                <w:szCs w:val="18"/>
              </w:rPr>
              <w:t>3800 MHz</w:t>
            </w:r>
          </w:p>
        </w:tc>
        <w:tc>
          <w:tcPr>
            <w:tcW w:w="470" w:type="pct"/>
            <w:tcBorders>
              <w:top w:val="single" w:sz="4" w:space="0" w:color="auto"/>
              <w:left w:val="single" w:sz="4" w:space="0" w:color="auto"/>
              <w:bottom w:val="single" w:sz="4" w:space="0" w:color="auto"/>
              <w:right w:val="single" w:sz="4" w:space="0" w:color="auto"/>
            </w:tcBorders>
            <w:vAlign w:val="center"/>
          </w:tcPr>
          <w:p w14:paraId="4C452982" w14:textId="77777777" w:rsidR="00EA2B37" w:rsidRPr="0073594C" w:rsidRDefault="00EA2B37" w:rsidP="005A4037">
            <w:pPr>
              <w:keepNext/>
              <w:keepLines/>
              <w:spacing w:after="0"/>
              <w:jc w:val="center"/>
              <w:rPr>
                <w:rFonts w:ascii="Arial" w:hAnsi="Arial"/>
                <w:color w:val="000000"/>
                <w:sz w:val="18"/>
                <w:lang w:eastAsia="zh-CN"/>
              </w:rPr>
            </w:pPr>
            <w:r>
              <w:rPr>
                <w:rFonts w:ascii="Arial" w:hAnsi="Arial" w:cs="Arial"/>
                <w:color w:val="000000"/>
                <w:sz w:val="18"/>
                <w:szCs w:val="18"/>
              </w:rPr>
              <w:t>TDD</w:t>
            </w:r>
          </w:p>
        </w:tc>
      </w:tr>
      <w:tr w:rsidR="00EA2B37" w:rsidRPr="0073594C" w14:paraId="0688D4DC" w14:textId="77777777" w:rsidTr="005A4037">
        <w:trPr>
          <w:trHeight w:val="225"/>
          <w:jc w:val="center"/>
        </w:trPr>
        <w:tc>
          <w:tcPr>
            <w:tcW w:w="811" w:type="pct"/>
            <w:vMerge/>
            <w:tcBorders>
              <w:top w:val="single" w:sz="4" w:space="0" w:color="auto"/>
              <w:left w:val="single" w:sz="4" w:space="0" w:color="auto"/>
              <w:bottom w:val="single" w:sz="4" w:space="0" w:color="auto"/>
              <w:right w:val="single" w:sz="4" w:space="0" w:color="auto"/>
            </w:tcBorders>
            <w:vAlign w:val="center"/>
            <w:hideMark/>
          </w:tcPr>
          <w:p w14:paraId="496C01F4" w14:textId="77777777" w:rsidR="00EA2B37" w:rsidRPr="0073594C" w:rsidRDefault="00EA2B37" w:rsidP="005A4037">
            <w:pPr>
              <w:spacing w:after="0"/>
              <w:rPr>
                <w:rFonts w:ascii="Arial" w:hAnsi="Arial"/>
                <w:color w:val="000000"/>
                <w:sz w:val="18"/>
                <w:lang w:eastAsia="zh-CN"/>
              </w:rPr>
            </w:pPr>
          </w:p>
        </w:tc>
        <w:tc>
          <w:tcPr>
            <w:tcW w:w="590" w:type="pct"/>
            <w:tcBorders>
              <w:top w:val="single" w:sz="4" w:space="0" w:color="auto"/>
              <w:left w:val="single" w:sz="4" w:space="0" w:color="auto"/>
              <w:bottom w:val="single" w:sz="4" w:space="0" w:color="auto"/>
              <w:right w:val="single" w:sz="4" w:space="0" w:color="auto"/>
            </w:tcBorders>
            <w:vAlign w:val="center"/>
          </w:tcPr>
          <w:p w14:paraId="4F93C887" w14:textId="77777777" w:rsidR="00EA2B37" w:rsidRPr="0073594C" w:rsidRDefault="00EA2B37" w:rsidP="005A4037">
            <w:pPr>
              <w:keepNext/>
              <w:keepLines/>
              <w:spacing w:after="0"/>
              <w:jc w:val="center"/>
              <w:rPr>
                <w:rFonts w:ascii="Arial" w:hAnsi="Arial"/>
                <w:color w:val="000000"/>
                <w:sz w:val="18"/>
                <w:lang w:eastAsia="zh-CN"/>
              </w:rPr>
            </w:pPr>
            <w:r>
              <w:rPr>
                <w:rFonts w:ascii="Arial" w:hAnsi="Arial" w:cs="Arial"/>
                <w:color w:val="000000"/>
                <w:sz w:val="18"/>
                <w:szCs w:val="18"/>
              </w:rPr>
              <w:t>n105</w:t>
            </w:r>
          </w:p>
        </w:tc>
        <w:tc>
          <w:tcPr>
            <w:tcW w:w="670" w:type="pct"/>
            <w:tcBorders>
              <w:top w:val="single" w:sz="4" w:space="0" w:color="auto"/>
              <w:left w:val="single" w:sz="4" w:space="0" w:color="auto"/>
              <w:bottom w:val="single" w:sz="4" w:space="0" w:color="auto"/>
              <w:right w:val="single" w:sz="4" w:space="0" w:color="auto"/>
            </w:tcBorders>
            <w:vAlign w:val="center"/>
          </w:tcPr>
          <w:p w14:paraId="7380C98B" w14:textId="77777777" w:rsidR="00EA2B37" w:rsidRPr="0073594C" w:rsidRDefault="00EA2B37" w:rsidP="005A4037">
            <w:pPr>
              <w:keepNext/>
              <w:keepLines/>
              <w:spacing w:after="0"/>
              <w:jc w:val="right"/>
              <w:rPr>
                <w:rFonts w:ascii="Arial" w:hAnsi="Arial" w:cs="Arial"/>
                <w:color w:val="000000"/>
                <w:sz w:val="18"/>
                <w:lang w:eastAsia="zh-CN"/>
              </w:rPr>
            </w:pPr>
            <w:r>
              <w:rPr>
                <w:rFonts w:ascii="Arial" w:hAnsi="Arial" w:cs="Arial"/>
                <w:color w:val="000000"/>
                <w:sz w:val="18"/>
                <w:szCs w:val="18"/>
              </w:rPr>
              <w:t>663 MHz</w:t>
            </w:r>
          </w:p>
        </w:tc>
        <w:tc>
          <w:tcPr>
            <w:tcW w:w="175" w:type="pct"/>
            <w:tcBorders>
              <w:top w:val="single" w:sz="4" w:space="0" w:color="auto"/>
              <w:left w:val="single" w:sz="4" w:space="0" w:color="auto"/>
              <w:bottom w:val="single" w:sz="4" w:space="0" w:color="auto"/>
              <w:right w:val="single" w:sz="4" w:space="0" w:color="auto"/>
            </w:tcBorders>
            <w:vAlign w:val="center"/>
          </w:tcPr>
          <w:p w14:paraId="2EC0C5EB" w14:textId="77777777" w:rsidR="00EA2B37" w:rsidRPr="0073594C" w:rsidRDefault="00EA2B37" w:rsidP="005A4037">
            <w:pPr>
              <w:keepNext/>
              <w:keepLines/>
              <w:spacing w:after="0"/>
              <w:jc w:val="center"/>
              <w:rPr>
                <w:rFonts w:ascii="Arial" w:hAnsi="Arial" w:cs="Arial"/>
                <w:color w:val="000000"/>
                <w:sz w:val="18"/>
              </w:rPr>
            </w:pPr>
            <w:r>
              <w:rPr>
                <w:rFonts w:ascii="Arial" w:hAnsi="Arial" w:cs="Arial"/>
                <w:color w:val="000000"/>
                <w:sz w:val="18"/>
                <w:szCs w:val="18"/>
              </w:rPr>
              <w:t>–</w:t>
            </w:r>
          </w:p>
        </w:tc>
        <w:tc>
          <w:tcPr>
            <w:tcW w:w="664" w:type="pct"/>
            <w:tcBorders>
              <w:top w:val="single" w:sz="4" w:space="0" w:color="auto"/>
              <w:left w:val="single" w:sz="4" w:space="0" w:color="auto"/>
              <w:bottom w:val="single" w:sz="4" w:space="0" w:color="auto"/>
              <w:right w:val="single" w:sz="4" w:space="0" w:color="auto"/>
            </w:tcBorders>
            <w:vAlign w:val="center"/>
          </w:tcPr>
          <w:p w14:paraId="34759BEB" w14:textId="77777777" w:rsidR="00EA2B37" w:rsidRPr="0073594C" w:rsidRDefault="00EA2B37" w:rsidP="005A4037">
            <w:pPr>
              <w:keepNext/>
              <w:keepLines/>
              <w:spacing w:after="0"/>
              <w:rPr>
                <w:rFonts w:ascii="Arial" w:hAnsi="Arial" w:cs="Arial"/>
                <w:color w:val="000000"/>
                <w:sz w:val="18"/>
                <w:lang w:eastAsia="zh-CN"/>
              </w:rPr>
            </w:pPr>
            <w:r>
              <w:rPr>
                <w:rFonts w:ascii="Arial" w:hAnsi="Arial" w:cs="Arial"/>
                <w:color w:val="000000"/>
                <w:sz w:val="18"/>
                <w:szCs w:val="18"/>
              </w:rPr>
              <w:t>703 MHz</w:t>
            </w:r>
          </w:p>
        </w:tc>
        <w:tc>
          <w:tcPr>
            <w:tcW w:w="669" w:type="pct"/>
            <w:tcBorders>
              <w:top w:val="single" w:sz="4" w:space="0" w:color="auto"/>
              <w:left w:val="single" w:sz="4" w:space="0" w:color="auto"/>
              <w:bottom w:val="single" w:sz="4" w:space="0" w:color="auto"/>
              <w:right w:val="single" w:sz="4" w:space="0" w:color="auto"/>
            </w:tcBorders>
            <w:vAlign w:val="center"/>
          </w:tcPr>
          <w:p w14:paraId="1EEB4E28" w14:textId="77777777" w:rsidR="00EA2B37" w:rsidRPr="0073594C" w:rsidRDefault="00EA2B37" w:rsidP="005A4037">
            <w:pPr>
              <w:keepNext/>
              <w:keepLines/>
              <w:spacing w:after="0"/>
              <w:jc w:val="right"/>
              <w:rPr>
                <w:rFonts w:ascii="Arial" w:hAnsi="Arial" w:cs="Arial"/>
                <w:color w:val="000000"/>
                <w:sz w:val="18"/>
                <w:lang w:eastAsia="zh-CN"/>
              </w:rPr>
            </w:pPr>
            <w:r>
              <w:rPr>
                <w:rFonts w:ascii="Arial" w:hAnsi="Arial" w:cs="Arial"/>
                <w:color w:val="000000"/>
                <w:sz w:val="18"/>
                <w:szCs w:val="18"/>
              </w:rPr>
              <w:t>612 MHz</w:t>
            </w:r>
          </w:p>
        </w:tc>
        <w:tc>
          <w:tcPr>
            <w:tcW w:w="175" w:type="pct"/>
            <w:tcBorders>
              <w:top w:val="single" w:sz="4" w:space="0" w:color="auto"/>
              <w:left w:val="single" w:sz="4" w:space="0" w:color="auto"/>
              <w:bottom w:val="single" w:sz="4" w:space="0" w:color="auto"/>
              <w:right w:val="single" w:sz="4" w:space="0" w:color="auto"/>
            </w:tcBorders>
            <w:vAlign w:val="center"/>
          </w:tcPr>
          <w:p w14:paraId="44220875" w14:textId="77777777" w:rsidR="00EA2B37" w:rsidRPr="0073594C" w:rsidRDefault="00EA2B37" w:rsidP="005A4037">
            <w:pPr>
              <w:keepNext/>
              <w:keepLines/>
              <w:spacing w:after="0"/>
              <w:jc w:val="center"/>
              <w:rPr>
                <w:rFonts w:ascii="Arial" w:hAnsi="Arial" w:cs="Arial"/>
                <w:color w:val="000000"/>
                <w:sz w:val="18"/>
              </w:rPr>
            </w:pPr>
            <w:r>
              <w:rPr>
                <w:rFonts w:ascii="Arial" w:hAnsi="Arial" w:cs="Arial"/>
                <w:color w:val="000000"/>
                <w:sz w:val="18"/>
                <w:szCs w:val="18"/>
              </w:rPr>
              <w:t>–</w:t>
            </w:r>
          </w:p>
        </w:tc>
        <w:tc>
          <w:tcPr>
            <w:tcW w:w="775" w:type="pct"/>
            <w:tcBorders>
              <w:top w:val="single" w:sz="4" w:space="0" w:color="auto"/>
              <w:left w:val="single" w:sz="4" w:space="0" w:color="auto"/>
              <w:bottom w:val="single" w:sz="4" w:space="0" w:color="auto"/>
              <w:right w:val="single" w:sz="4" w:space="0" w:color="auto"/>
            </w:tcBorders>
            <w:vAlign w:val="center"/>
          </w:tcPr>
          <w:p w14:paraId="68AB459F" w14:textId="77777777" w:rsidR="00EA2B37" w:rsidRPr="0073594C" w:rsidRDefault="00EA2B37" w:rsidP="005A4037">
            <w:pPr>
              <w:keepNext/>
              <w:keepLines/>
              <w:spacing w:after="0"/>
              <w:rPr>
                <w:rFonts w:ascii="Arial" w:hAnsi="Arial" w:cs="Arial"/>
                <w:color w:val="000000"/>
                <w:sz w:val="18"/>
                <w:lang w:eastAsia="zh-CN"/>
              </w:rPr>
            </w:pPr>
            <w:r>
              <w:rPr>
                <w:rFonts w:ascii="Arial" w:hAnsi="Arial" w:cs="Arial"/>
                <w:color w:val="000000"/>
                <w:sz w:val="18"/>
                <w:szCs w:val="18"/>
              </w:rPr>
              <w:t>652 MHz</w:t>
            </w:r>
          </w:p>
        </w:tc>
        <w:tc>
          <w:tcPr>
            <w:tcW w:w="470" w:type="pct"/>
            <w:tcBorders>
              <w:top w:val="single" w:sz="4" w:space="0" w:color="auto"/>
              <w:left w:val="single" w:sz="4" w:space="0" w:color="auto"/>
              <w:bottom w:val="single" w:sz="4" w:space="0" w:color="auto"/>
              <w:right w:val="single" w:sz="4" w:space="0" w:color="auto"/>
            </w:tcBorders>
            <w:vAlign w:val="center"/>
          </w:tcPr>
          <w:p w14:paraId="0D9ACBCB" w14:textId="77777777" w:rsidR="00EA2B37" w:rsidRPr="0073594C" w:rsidRDefault="00EA2B37" w:rsidP="005A4037">
            <w:pPr>
              <w:keepNext/>
              <w:keepLines/>
              <w:spacing w:after="0"/>
              <w:jc w:val="center"/>
              <w:rPr>
                <w:rFonts w:ascii="Arial" w:hAnsi="Arial" w:cs="Arial"/>
                <w:color w:val="000000"/>
                <w:sz w:val="18"/>
                <w:szCs w:val="18"/>
                <w:lang w:eastAsia="zh-CN"/>
              </w:rPr>
            </w:pPr>
            <w:r>
              <w:rPr>
                <w:rFonts w:ascii="Arial" w:hAnsi="Arial" w:cs="Arial"/>
                <w:color w:val="000000"/>
                <w:sz w:val="18"/>
                <w:szCs w:val="18"/>
              </w:rPr>
              <w:t>FDD</w:t>
            </w:r>
          </w:p>
        </w:tc>
      </w:tr>
    </w:tbl>
    <w:p w14:paraId="4A5AB28B" w14:textId="77777777" w:rsidR="00EA2B37" w:rsidRPr="0073594C" w:rsidRDefault="00EA2B37" w:rsidP="00EA2B37">
      <w:pPr>
        <w:rPr>
          <w:lang w:eastAsia="ko-KR"/>
        </w:rPr>
      </w:pPr>
    </w:p>
    <w:p w14:paraId="1480684C" w14:textId="2F8562C4" w:rsidR="00EA2B37" w:rsidRPr="006A0293" w:rsidRDefault="00EA2B37" w:rsidP="00EA2B37">
      <w:pPr>
        <w:pStyle w:val="41"/>
      </w:pPr>
      <w:bookmarkStart w:id="659" w:name="_Toc136288575"/>
      <w:r w:rsidRPr="006A0293">
        <w:t>5.</w:t>
      </w:r>
      <w:r>
        <w:t>63</w:t>
      </w:r>
      <w:r w:rsidRPr="0073594C">
        <w:rPr>
          <w:rFonts w:hint="eastAsia"/>
        </w:rPr>
        <w:t>.</w:t>
      </w:r>
      <w:r w:rsidRPr="0073594C">
        <w:t>1.2</w:t>
      </w:r>
      <w:r w:rsidRPr="0073594C">
        <w:tab/>
        <w:t xml:space="preserve">Channel bandwidths per operating band for </w:t>
      </w:r>
      <w:r w:rsidRPr="0073594C">
        <w:rPr>
          <w:rFonts w:hint="eastAsia"/>
        </w:rPr>
        <w:t>CA</w:t>
      </w:r>
      <w:bookmarkEnd w:id="659"/>
    </w:p>
    <w:p w14:paraId="1D2DF15F" w14:textId="2259FC6A" w:rsidR="00EA2B37" w:rsidRPr="0073594C" w:rsidRDefault="00EA2B37" w:rsidP="00EA2B37">
      <w:pPr>
        <w:pStyle w:val="TH"/>
        <w:rPr>
          <w:rFonts w:cs="Arial"/>
          <w:lang w:val="en-US" w:eastAsia="zh-CN"/>
        </w:rPr>
      </w:pPr>
      <w:r w:rsidRPr="0073594C">
        <w:rPr>
          <w:rFonts w:cs="Arial"/>
        </w:rPr>
        <w:t xml:space="preserve">Table </w:t>
      </w:r>
      <w:r>
        <w:rPr>
          <w:rFonts w:cs="Arial" w:hint="eastAsia"/>
          <w:lang w:val="en-US" w:eastAsia="zh-CN"/>
        </w:rPr>
        <w:t>5.</w:t>
      </w:r>
      <w:r>
        <w:rPr>
          <w:rFonts w:cs="Arial"/>
          <w:lang w:val="en-US" w:eastAsia="zh-CN"/>
        </w:rPr>
        <w:t>63</w:t>
      </w:r>
      <w:r w:rsidRPr="0073594C">
        <w:rPr>
          <w:rFonts w:cs="Arial"/>
          <w:lang w:eastAsia="zh-CN"/>
        </w:rPr>
        <w:t>.1.2</w:t>
      </w:r>
      <w:r w:rsidRPr="0073594C">
        <w:rPr>
          <w:rFonts w:cs="Arial"/>
        </w:rPr>
        <w:t xml:space="preserve">-1: Supported </w:t>
      </w:r>
      <w:r w:rsidRPr="0073594C">
        <w:rPr>
          <w:rFonts w:cs="Arial"/>
          <w:lang w:eastAsia="ja-JP"/>
        </w:rPr>
        <w:t>b</w:t>
      </w:r>
      <w:r w:rsidRPr="0073594C">
        <w:rPr>
          <w:rFonts w:cs="Arial"/>
        </w:rPr>
        <w:t xml:space="preserve">andwidths per </w:t>
      </w:r>
      <w:r w:rsidRPr="0073594C">
        <w:rPr>
          <w:rFonts w:cs="Arial"/>
          <w:lang w:val="en-US" w:eastAsia="zh-CN"/>
        </w:rPr>
        <w:t>CA</w:t>
      </w:r>
      <w:r w:rsidRPr="0073594C">
        <w:rPr>
          <w:rFonts w:cs="Arial"/>
          <w:lang w:eastAsia="zh-CN"/>
        </w:rPr>
        <w:t xml:space="preserve"> band combination of </w:t>
      </w:r>
      <w:r w:rsidRPr="0073594C">
        <w:rPr>
          <w:rFonts w:cs="Arial"/>
          <w:lang w:val="en-US" w:eastAsia="zh-CN"/>
        </w:rPr>
        <w:t>band n</w:t>
      </w:r>
      <w:r>
        <w:rPr>
          <w:rFonts w:cs="Arial"/>
          <w:lang w:val="en-US" w:eastAsia="zh-CN"/>
        </w:rPr>
        <w:t>40</w:t>
      </w:r>
      <w:r w:rsidRPr="0073594C">
        <w:rPr>
          <w:rFonts w:cs="Arial"/>
          <w:lang w:val="en-US" w:eastAsia="zh-CN"/>
        </w:rPr>
        <w:t>+n</w:t>
      </w:r>
      <w:r>
        <w:rPr>
          <w:rFonts w:cs="Arial"/>
          <w:lang w:val="en-US" w:eastAsia="zh-CN"/>
        </w:rPr>
        <w:t>78</w:t>
      </w:r>
      <w:r w:rsidRPr="0073594C">
        <w:rPr>
          <w:rFonts w:cs="Arial"/>
          <w:lang w:val="en-US" w:eastAsia="zh-CN"/>
        </w:rPr>
        <w:t>+n</w:t>
      </w:r>
      <w:r>
        <w:rPr>
          <w:rFonts w:cs="Arial"/>
          <w:lang w:val="en-US" w:eastAsia="zh-CN"/>
        </w:rPr>
        <w:t>105</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EA2B37" w:rsidRPr="0073594C" w14:paraId="08C4D716" w14:textId="77777777" w:rsidTr="005A4037">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0691811D" w14:textId="77777777" w:rsidR="00EA2B37" w:rsidRPr="0073594C" w:rsidRDefault="00EA2B37" w:rsidP="005A4037">
            <w:pPr>
              <w:pStyle w:val="TAH"/>
              <w:rPr>
                <w:szCs w:val="18"/>
                <w:lang w:eastAsia="zh-CN"/>
              </w:rPr>
            </w:pPr>
            <w:r w:rsidRPr="0073594C">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1712E079" w14:textId="77777777" w:rsidR="00EA2B37" w:rsidRPr="0073594C" w:rsidRDefault="00EA2B37" w:rsidP="005A4037">
            <w:pPr>
              <w:pStyle w:val="TAH"/>
              <w:rPr>
                <w:szCs w:val="18"/>
                <w:lang w:eastAsia="zh-CN"/>
              </w:rPr>
            </w:pPr>
            <w:r w:rsidRPr="0073594C">
              <w:t>Uplink CA configuration</w:t>
            </w:r>
            <w:r w:rsidRPr="0073594C">
              <w:rPr>
                <w:rFonts w:hint="eastAsia"/>
                <w:lang w:eastAsia="zh-CN"/>
              </w:rPr>
              <w:t xml:space="preserve"> </w:t>
            </w:r>
            <w:r w:rsidRPr="0073594C">
              <w:t>or single uplink carrier</w:t>
            </w:r>
          </w:p>
        </w:tc>
        <w:tc>
          <w:tcPr>
            <w:tcW w:w="730" w:type="dxa"/>
            <w:tcBorders>
              <w:left w:val="single" w:sz="4" w:space="0" w:color="auto"/>
              <w:right w:val="single" w:sz="4" w:space="0" w:color="auto"/>
            </w:tcBorders>
            <w:vAlign w:val="center"/>
          </w:tcPr>
          <w:p w14:paraId="4A3A3881" w14:textId="77777777" w:rsidR="00EA2B37" w:rsidRPr="0073594C" w:rsidRDefault="00EA2B37" w:rsidP="005A4037">
            <w:pPr>
              <w:pStyle w:val="TAH"/>
              <w:rPr>
                <w:szCs w:val="18"/>
                <w:lang w:val="en-US" w:eastAsia="zh-CN"/>
              </w:rPr>
            </w:pPr>
            <w:r w:rsidRPr="0073594C">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6968FB2" w14:textId="77777777" w:rsidR="00EA2B37" w:rsidRPr="0073594C" w:rsidRDefault="00EA2B37" w:rsidP="005A4037">
            <w:pPr>
              <w:pStyle w:val="TAH"/>
              <w:rPr>
                <w:rFonts w:cs="Arial"/>
                <w:szCs w:val="18"/>
                <w:lang w:val="en-US" w:eastAsia="zh-CN" w:bidi="ar"/>
              </w:rPr>
            </w:pPr>
            <w:r w:rsidRPr="0073594C">
              <w:rPr>
                <w:rFonts w:hint="eastAsia"/>
                <w:lang w:eastAsia="zh-CN"/>
              </w:rPr>
              <w:t>C</w:t>
            </w:r>
            <w:r w:rsidRPr="0073594C">
              <w:rPr>
                <w:lang w:eastAsia="zh-CN"/>
              </w:rPr>
              <w:t xml:space="preserve">hannel bandwidth </w:t>
            </w:r>
            <w:r w:rsidRPr="0073594C">
              <w:rPr>
                <w:rFonts w:hint="eastAsia"/>
                <w:lang w:eastAsia="zh-CN"/>
              </w:rPr>
              <w:t>(</w:t>
            </w:r>
            <w:r w:rsidRPr="0073594C">
              <w:rPr>
                <w:lang w:eastAsia="zh-CN"/>
              </w:rPr>
              <w:t>MHz)</w:t>
            </w:r>
          </w:p>
        </w:tc>
        <w:tc>
          <w:tcPr>
            <w:tcW w:w="1360" w:type="dxa"/>
            <w:tcBorders>
              <w:left w:val="single" w:sz="4" w:space="0" w:color="auto"/>
              <w:bottom w:val="nil"/>
              <w:right w:val="single" w:sz="4" w:space="0" w:color="auto"/>
            </w:tcBorders>
            <w:shd w:val="clear" w:color="auto" w:fill="auto"/>
            <w:vAlign w:val="center"/>
          </w:tcPr>
          <w:p w14:paraId="4913698B" w14:textId="77777777" w:rsidR="00EA2B37" w:rsidRPr="0073594C" w:rsidRDefault="00EA2B37" w:rsidP="005A4037">
            <w:pPr>
              <w:pStyle w:val="TAH"/>
              <w:rPr>
                <w:szCs w:val="18"/>
                <w:lang w:val="en-US" w:eastAsia="zh-CN"/>
              </w:rPr>
            </w:pPr>
            <w:r w:rsidRPr="0073594C">
              <w:t>Bandwidth combination set</w:t>
            </w:r>
          </w:p>
        </w:tc>
      </w:tr>
      <w:tr w:rsidR="00EA2B37" w:rsidRPr="0073594C" w14:paraId="612D5211" w14:textId="77777777" w:rsidTr="005A403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7C1574" w14:textId="77777777" w:rsidR="00EA2B37" w:rsidRPr="0073594C" w:rsidRDefault="00EA2B37" w:rsidP="005A4037">
            <w:pPr>
              <w:keepNext/>
              <w:keepLines/>
              <w:spacing w:after="0"/>
              <w:jc w:val="center"/>
              <w:rPr>
                <w:rFonts w:ascii="Arial" w:eastAsia="宋体" w:hAnsi="Arial" w:cs="Arial"/>
                <w:sz w:val="18"/>
                <w:szCs w:val="18"/>
                <w:lang w:val="en-US" w:eastAsia="zh-CN"/>
              </w:rPr>
            </w:pPr>
            <w:r w:rsidRPr="0073594C">
              <w:rPr>
                <w:rFonts w:ascii="Arial" w:eastAsia="宋体" w:hAnsi="Arial"/>
                <w:color w:val="000000"/>
                <w:sz w:val="18"/>
                <w:lang w:eastAsia="zh-CN"/>
              </w:rPr>
              <w:t>CA_n</w:t>
            </w:r>
            <w:r>
              <w:rPr>
                <w:rFonts w:ascii="Arial" w:eastAsia="宋体" w:hAnsi="Arial"/>
                <w:color w:val="000000"/>
                <w:sz w:val="18"/>
                <w:lang w:eastAsia="zh-CN"/>
              </w:rPr>
              <w:t>40A</w:t>
            </w:r>
            <w:r w:rsidRPr="0073594C">
              <w:rPr>
                <w:rFonts w:ascii="Arial" w:eastAsia="宋体" w:hAnsi="Arial"/>
                <w:color w:val="000000"/>
                <w:sz w:val="18"/>
                <w:lang w:eastAsia="zh-CN"/>
              </w:rPr>
              <w:t>-n</w:t>
            </w:r>
            <w:r>
              <w:rPr>
                <w:rFonts w:ascii="Arial" w:eastAsia="宋体" w:hAnsi="Arial"/>
                <w:color w:val="000000"/>
                <w:sz w:val="18"/>
                <w:lang w:eastAsia="zh-CN"/>
              </w:rPr>
              <w:t>78A</w:t>
            </w:r>
            <w:r w:rsidRPr="0073594C">
              <w:rPr>
                <w:rFonts w:ascii="Arial" w:eastAsia="宋体" w:hAnsi="Arial"/>
                <w:color w:val="000000"/>
                <w:sz w:val="18"/>
                <w:lang w:eastAsia="zh-CN"/>
              </w:rPr>
              <w:t>-n</w:t>
            </w:r>
            <w:r>
              <w:rPr>
                <w:rFonts w:ascii="Arial" w:eastAsia="宋体" w:hAnsi="Arial"/>
                <w:color w:val="000000"/>
                <w:sz w:val="18"/>
                <w:lang w:eastAsia="zh-CN"/>
              </w:rPr>
              <w:t>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4FA7EE" w14:textId="77777777" w:rsidR="00EA2B37" w:rsidRPr="0073594C" w:rsidRDefault="00EA2B37" w:rsidP="005A4037">
            <w:pPr>
              <w:pStyle w:val="TAC"/>
              <w:rPr>
                <w:rFonts w:cs="Arial"/>
                <w:szCs w:val="18"/>
                <w:lang w:val="en-US" w:eastAsia="zh-CN"/>
              </w:rPr>
            </w:pPr>
            <w:r w:rsidRPr="0073594C">
              <w:rPr>
                <w:rFonts w:cs="Arial"/>
                <w:szCs w:val="18"/>
                <w:lang w:val="en-US" w:eastAsia="zh-CN"/>
              </w:rPr>
              <w:t>CA_n</w:t>
            </w:r>
            <w:r>
              <w:rPr>
                <w:rFonts w:cs="Arial"/>
                <w:szCs w:val="18"/>
                <w:lang w:val="en-US" w:eastAsia="zh-CN"/>
              </w:rPr>
              <w:t>40</w:t>
            </w:r>
            <w:r w:rsidRPr="0073594C">
              <w:rPr>
                <w:rFonts w:cs="Arial"/>
                <w:szCs w:val="18"/>
                <w:lang w:val="en-US" w:eastAsia="zh-CN"/>
              </w:rPr>
              <w:t>A-n</w:t>
            </w:r>
            <w:r>
              <w:rPr>
                <w:rFonts w:cs="Arial"/>
                <w:szCs w:val="18"/>
                <w:lang w:val="en-US" w:eastAsia="zh-CN"/>
              </w:rPr>
              <w:t>78</w:t>
            </w:r>
            <w:r w:rsidRPr="0073594C">
              <w:rPr>
                <w:rFonts w:cs="Arial"/>
                <w:szCs w:val="18"/>
                <w:lang w:val="en-US" w:eastAsia="zh-CN"/>
              </w:rPr>
              <w:t>A</w:t>
            </w:r>
          </w:p>
          <w:p w14:paraId="23EA366C" w14:textId="77777777" w:rsidR="00EA2B37" w:rsidRPr="0073594C" w:rsidRDefault="00EA2B37" w:rsidP="005A4037">
            <w:pPr>
              <w:pStyle w:val="TAC"/>
              <w:rPr>
                <w:rFonts w:cs="Arial"/>
                <w:szCs w:val="18"/>
                <w:lang w:val="en-US" w:eastAsia="zh-CN"/>
              </w:rPr>
            </w:pPr>
            <w:r w:rsidRPr="0073594C">
              <w:rPr>
                <w:rFonts w:cs="Arial"/>
                <w:szCs w:val="18"/>
                <w:lang w:val="en-US" w:eastAsia="zh-CN"/>
              </w:rPr>
              <w:t>CA_n</w:t>
            </w:r>
            <w:r>
              <w:rPr>
                <w:rFonts w:cs="Arial"/>
                <w:szCs w:val="18"/>
                <w:lang w:val="en-US" w:eastAsia="zh-CN"/>
              </w:rPr>
              <w:t>40</w:t>
            </w:r>
            <w:r w:rsidRPr="0073594C">
              <w:rPr>
                <w:rFonts w:cs="Arial"/>
                <w:szCs w:val="18"/>
                <w:lang w:val="en-US" w:eastAsia="zh-CN"/>
              </w:rPr>
              <w:t>A-n</w:t>
            </w:r>
            <w:r>
              <w:rPr>
                <w:rFonts w:cs="Arial"/>
                <w:szCs w:val="18"/>
                <w:lang w:val="en-US" w:eastAsia="zh-CN"/>
              </w:rPr>
              <w:t>105</w:t>
            </w:r>
            <w:r w:rsidRPr="0073594C">
              <w:rPr>
                <w:rFonts w:cs="Arial"/>
                <w:szCs w:val="18"/>
                <w:lang w:val="en-US" w:eastAsia="zh-CN"/>
              </w:rPr>
              <w:t>A</w:t>
            </w:r>
          </w:p>
        </w:tc>
        <w:tc>
          <w:tcPr>
            <w:tcW w:w="730" w:type="dxa"/>
            <w:tcBorders>
              <w:left w:val="single" w:sz="4" w:space="0" w:color="auto"/>
              <w:right w:val="single" w:sz="4" w:space="0" w:color="auto"/>
            </w:tcBorders>
            <w:vAlign w:val="center"/>
          </w:tcPr>
          <w:p w14:paraId="6B36996F" w14:textId="77777777" w:rsidR="00EA2B37" w:rsidRPr="0073594C" w:rsidRDefault="00EA2B37" w:rsidP="005A4037">
            <w:pPr>
              <w:pStyle w:val="TAC"/>
              <w:rPr>
                <w:rFonts w:cs="Arial"/>
                <w:szCs w:val="18"/>
                <w:lang w:val="en-US" w:eastAsia="zh-CN"/>
              </w:rPr>
            </w:pPr>
            <w:r>
              <w:rPr>
                <w:rFonts w:cs="Arial"/>
                <w:color w:val="000000"/>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8A92D1D" w14:textId="77777777" w:rsidR="00EA2B37" w:rsidRPr="0073594C" w:rsidRDefault="00EA2B37" w:rsidP="005A4037">
            <w:pPr>
              <w:keepNext/>
              <w:keepLines/>
              <w:spacing w:after="0"/>
              <w:jc w:val="center"/>
              <w:textAlignment w:val="bottom"/>
              <w:rPr>
                <w:rFonts w:ascii="Arial" w:hAnsi="Arial" w:cs="Arial"/>
                <w:szCs w:val="18"/>
                <w:lang w:val="en-US" w:eastAsia="zh-CN"/>
              </w:rPr>
            </w:pPr>
            <w:r>
              <w:rPr>
                <w:rFonts w:ascii="Arial" w:hAnsi="Arial" w:cs="Arial"/>
                <w:sz w:val="18"/>
                <w:szCs w:val="18"/>
                <w:lang w:val="en-US" w:eastAsia="zh-CN" w:bidi="ar"/>
              </w:rPr>
              <w:t>10, 15, 20, 25, 30, 40, 50, 60, 70, 80, 90, 100</w:t>
            </w:r>
          </w:p>
        </w:tc>
        <w:tc>
          <w:tcPr>
            <w:tcW w:w="1360" w:type="dxa"/>
            <w:tcBorders>
              <w:left w:val="single" w:sz="4" w:space="0" w:color="auto"/>
              <w:bottom w:val="nil"/>
              <w:right w:val="single" w:sz="4" w:space="0" w:color="auto"/>
            </w:tcBorders>
            <w:shd w:val="clear" w:color="auto" w:fill="auto"/>
            <w:vAlign w:val="center"/>
          </w:tcPr>
          <w:p w14:paraId="7D3479B0" w14:textId="77777777" w:rsidR="00EA2B37" w:rsidRPr="0073594C" w:rsidRDefault="00EA2B37" w:rsidP="005A4037">
            <w:pPr>
              <w:pStyle w:val="TAC"/>
              <w:rPr>
                <w:szCs w:val="18"/>
                <w:lang w:val="en-US" w:eastAsia="zh-CN"/>
              </w:rPr>
            </w:pPr>
            <w:r w:rsidRPr="0073594C">
              <w:rPr>
                <w:rFonts w:hint="eastAsia"/>
                <w:szCs w:val="18"/>
                <w:lang w:val="en-US" w:eastAsia="zh-CN"/>
              </w:rPr>
              <w:t>0</w:t>
            </w:r>
          </w:p>
        </w:tc>
      </w:tr>
      <w:tr w:rsidR="00EA2B37" w:rsidRPr="0073594C" w14:paraId="449B583E" w14:textId="77777777" w:rsidTr="005A4037">
        <w:trPr>
          <w:trHeight w:val="187"/>
        </w:trPr>
        <w:tc>
          <w:tcPr>
            <w:tcW w:w="1983" w:type="dxa"/>
            <w:tcBorders>
              <w:top w:val="nil"/>
              <w:left w:val="single" w:sz="4" w:space="0" w:color="auto"/>
              <w:bottom w:val="nil"/>
              <w:right w:val="single" w:sz="4" w:space="0" w:color="auto"/>
            </w:tcBorders>
            <w:shd w:val="clear" w:color="auto" w:fill="auto"/>
            <w:vAlign w:val="center"/>
          </w:tcPr>
          <w:p w14:paraId="22B23D34" w14:textId="77777777" w:rsidR="00EA2B37" w:rsidRPr="0073594C" w:rsidRDefault="00EA2B37" w:rsidP="005A4037">
            <w:pPr>
              <w:pStyle w:val="TAC"/>
              <w:jc w:val="left"/>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AE2C45D" w14:textId="77777777" w:rsidR="00EA2B37" w:rsidRPr="0073594C" w:rsidRDefault="00EA2B37" w:rsidP="005A4037">
            <w:pPr>
              <w:pStyle w:val="TAC"/>
              <w:rPr>
                <w:rFonts w:cs="Arial"/>
                <w:szCs w:val="18"/>
                <w:lang w:val="en-US" w:eastAsia="zh-CN"/>
              </w:rPr>
            </w:pPr>
            <w:r w:rsidRPr="0073594C">
              <w:rPr>
                <w:rFonts w:cs="Arial"/>
                <w:szCs w:val="18"/>
                <w:lang w:val="en-US" w:eastAsia="zh-CN"/>
              </w:rPr>
              <w:t>CA_n</w:t>
            </w:r>
            <w:r>
              <w:rPr>
                <w:rFonts w:cs="Arial"/>
                <w:szCs w:val="18"/>
                <w:lang w:val="en-US" w:eastAsia="zh-CN"/>
              </w:rPr>
              <w:t>78</w:t>
            </w:r>
            <w:r w:rsidRPr="0073594C">
              <w:rPr>
                <w:rFonts w:cs="Arial"/>
                <w:szCs w:val="18"/>
                <w:lang w:val="en-US" w:eastAsia="zh-CN"/>
              </w:rPr>
              <w:t>A-n</w:t>
            </w:r>
            <w:r>
              <w:rPr>
                <w:rFonts w:cs="Arial"/>
                <w:szCs w:val="18"/>
                <w:lang w:val="en-US" w:eastAsia="zh-CN"/>
              </w:rPr>
              <w:t>105</w:t>
            </w:r>
            <w:r w:rsidRPr="0073594C">
              <w:rPr>
                <w:rFonts w:cs="Arial"/>
                <w:szCs w:val="18"/>
                <w:lang w:val="en-US" w:eastAsia="zh-CN"/>
              </w:rPr>
              <w:t>A</w:t>
            </w:r>
          </w:p>
        </w:tc>
        <w:tc>
          <w:tcPr>
            <w:tcW w:w="730" w:type="dxa"/>
            <w:tcBorders>
              <w:left w:val="single" w:sz="4" w:space="0" w:color="auto"/>
              <w:right w:val="single" w:sz="4" w:space="0" w:color="auto"/>
            </w:tcBorders>
            <w:vAlign w:val="center"/>
          </w:tcPr>
          <w:p w14:paraId="589400C5" w14:textId="77777777" w:rsidR="00EA2B37" w:rsidRPr="0073594C" w:rsidRDefault="00EA2B37" w:rsidP="005A4037">
            <w:pPr>
              <w:pStyle w:val="TAC"/>
              <w:rPr>
                <w:rFonts w:cs="Arial"/>
                <w:szCs w:val="18"/>
                <w:lang w:val="en-US" w:eastAsia="zh-CN"/>
              </w:rPr>
            </w:pPr>
            <w:r>
              <w:rPr>
                <w:rFonts w:eastAsia="宋体" w:cs="Arial"/>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0EE6F5E" w14:textId="77777777" w:rsidR="00EA2B37" w:rsidRPr="0073594C" w:rsidRDefault="00EA2B37" w:rsidP="005A4037">
            <w:pPr>
              <w:keepNext/>
              <w:keepLines/>
              <w:spacing w:after="0"/>
              <w:jc w:val="center"/>
              <w:textAlignment w:val="bottom"/>
              <w:rPr>
                <w:rFonts w:ascii="Arial" w:hAnsi="Arial" w:cs="Arial"/>
                <w:szCs w:val="18"/>
                <w:lang w:val="en-US" w:eastAsia="zh-CN"/>
              </w:rPr>
            </w:pPr>
            <w:r w:rsidRPr="00E95DBA">
              <w:rPr>
                <w:rFonts w:ascii="Arial" w:hAnsi="Arial" w:cs="Arial"/>
                <w:sz w:val="18"/>
                <w:szCs w:val="18"/>
                <w:lang w:val="en-US" w:eastAsia="zh-CN" w:bidi="ar"/>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16332EE9" w14:textId="77777777" w:rsidR="00EA2B37" w:rsidRPr="0073594C" w:rsidRDefault="00EA2B37" w:rsidP="005A4037">
            <w:pPr>
              <w:pStyle w:val="TAC"/>
              <w:rPr>
                <w:szCs w:val="18"/>
                <w:lang w:val="en-US" w:eastAsia="zh-CN"/>
              </w:rPr>
            </w:pPr>
          </w:p>
        </w:tc>
      </w:tr>
      <w:tr w:rsidR="00EA2B37" w:rsidRPr="0073594C" w14:paraId="5B2E21A8" w14:textId="77777777" w:rsidTr="005A40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9513D3" w14:textId="77777777" w:rsidR="00EA2B37" w:rsidRPr="0073594C" w:rsidRDefault="00EA2B37" w:rsidP="005A4037">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263C33" w14:textId="77777777" w:rsidR="00EA2B37" w:rsidRPr="0073594C" w:rsidRDefault="00EA2B37" w:rsidP="005A4037">
            <w:pPr>
              <w:pStyle w:val="TAC"/>
              <w:jc w:val="left"/>
              <w:rPr>
                <w:rFonts w:cs="Arial"/>
                <w:szCs w:val="18"/>
                <w:lang w:val="en-US" w:eastAsia="zh-CN"/>
              </w:rPr>
            </w:pPr>
          </w:p>
        </w:tc>
        <w:tc>
          <w:tcPr>
            <w:tcW w:w="730" w:type="dxa"/>
            <w:tcBorders>
              <w:left w:val="single" w:sz="4" w:space="0" w:color="auto"/>
              <w:right w:val="single" w:sz="4" w:space="0" w:color="auto"/>
            </w:tcBorders>
            <w:vAlign w:val="center"/>
          </w:tcPr>
          <w:p w14:paraId="05E0535D" w14:textId="77777777" w:rsidR="00EA2B37" w:rsidRPr="0073594C" w:rsidRDefault="00EA2B37" w:rsidP="005A4037">
            <w:pPr>
              <w:pStyle w:val="TAC"/>
              <w:rPr>
                <w:rFonts w:cs="Arial"/>
                <w:szCs w:val="18"/>
                <w:lang w:val="en-US" w:eastAsia="zh-CN"/>
              </w:rPr>
            </w:pPr>
            <w:r>
              <w:rPr>
                <w:rFonts w:cs="Arial"/>
                <w:szCs w:val="18"/>
                <w:lang w:val="en-US" w:eastAsia="zh-CN"/>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09EABA61" w14:textId="77777777" w:rsidR="00EA2B37" w:rsidRPr="0073594C" w:rsidRDefault="00EA2B37" w:rsidP="005A4037">
            <w:pPr>
              <w:keepNext/>
              <w:keepLines/>
              <w:spacing w:after="0"/>
              <w:jc w:val="center"/>
              <w:textAlignment w:val="bottom"/>
              <w:rPr>
                <w:rFonts w:ascii="Arial" w:eastAsia="宋体" w:hAnsi="Arial" w:cs="Arial"/>
                <w:sz w:val="18"/>
                <w:szCs w:val="18"/>
                <w:lang w:val="en-US" w:eastAsia="zh-CN" w:bidi="ar"/>
              </w:rPr>
            </w:pPr>
            <w:r w:rsidRPr="002C3A0A">
              <w:rPr>
                <w:rFonts w:ascii="Arial" w:hAnsi="Arial" w:cs="Arial"/>
                <w:sz w:val="18"/>
                <w:szCs w:val="18"/>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FCD96F" w14:textId="77777777" w:rsidR="00EA2B37" w:rsidRPr="0073594C" w:rsidRDefault="00EA2B37" w:rsidP="005A4037">
            <w:pPr>
              <w:pStyle w:val="TAC"/>
              <w:rPr>
                <w:szCs w:val="18"/>
                <w:lang w:val="en-US" w:eastAsia="zh-CN"/>
              </w:rPr>
            </w:pPr>
          </w:p>
        </w:tc>
      </w:tr>
    </w:tbl>
    <w:p w14:paraId="13CE1BED" w14:textId="77777777" w:rsidR="00EA2B37" w:rsidRPr="0073594C" w:rsidRDefault="00EA2B37" w:rsidP="00EA2B37">
      <w:pPr>
        <w:pStyle w:val="EditorsNote"/>
        <w:ind w:left="284" w:firstLine="0"/>
      </w:pPr>
      <w:r w:rsidRPr="0073594C">
        <w:rPr>
          <w:lang w:val="en-US" w:eastAsia="zh-CN"/>
        </w:rPr>
        <w:t xml:space="preserve"> </w:t>
      </w:r>
    </w:p>
    <w:p w14:paraId="65120A2B" w14:textId="2264E42E" w:rsidR="00EA2B37" w:rsidRPr="006A0293" w:rsidRDefault="00EA2B37" w:rsidP="00EA2B37">
      <w:pPr>
        <w:pStyle w:val="41"/>
      </w:pPr>
      <w:bookmarkStart w:id="660" w:name="_Toc136288576"/>
      <w:r>
        <w:t>5.63</w:t>
      </w:r>
      <w:r w:rsidRPr="0073594C">
        <w:t>.1.3</w:t>
      </w:r>
      <w:r w:rsidRPr="0073594C">
        <w:tab/>
      </w:r>
      <w:r w:rsidRPr="006A0293">
        <w:t>∆T</w:t>
      </w:r>
      <w:r w:rsidRPr="006A0293">
        <w:rPr>
          <w:vertAlign w:val="subscript"/>
        </w:rPr>
        <w:t>IB,c</w:t>
      </w:r>
      <w:r w:rsidRPr="006A0293">
        <w:t xml:space="preserve"> and ∆R</w:t>
      </w:r>
      <w:r w:rsidRPr="006A0293">
        <w:rPr>
          <w:vertAlign w:val="subscript"/>
        </w:rPr>
        <w:t>IB,c</w:t>
      </w:r>
      <w:r w:rsidRPr="006A0293">
        <w:t xml:space="preserve"> values</w:t>
      </w:r>
      <w:bookmarkEnd w:id="660"/>
    </w:p>
    <w:p w14:paraId="001D00DF" w14:textId="77777777" w:rsidR="00EA2B37" w:rsidRPr="0073594C" w:rsidRDefault="00EA2B37" w:rsidP="00EA2B37">
      <w:r w:rsidRPr="0073594C">
        <w:t xml:space="preserve">For </w:t>
      </w:r>
      <w:r w:rsidRPr="0073594C">
        <w:rPr>
          <w:lang w:val="en-US" w:eastAsia="zh-CN"/>
        </w:rPr>
        <w:t>CA_n</w:t>
      </w:r>
      <w:r>
        <w:rPr>
          <w:lang w:val="en-US" w:eastAsia="zh-CN"/>
        </w:rPr>
        <w:t>40</w:t>
      </w:r>
      <w:r w:rsidRPr="0073594C">
        <w:rPr>
          <w:lang w:val="en-US" w:eastAsia="zh-CN"/>
        </w:rPr>
        <w:t>-n</w:t>
      </w:r>
      <w:r>
        <w:rPr>
          <w:lang w:val="en-US" w:eastAsia="zh-CN"/>
        </w:rPr>
        <w:t>78</w:t>
      </w:r>
      <w:r w:rsidRPr="0073594C">
        <w:rPr>
          <w:lang w:val="en-US" w:eastAsia="zh-CN"/>
        </w:rPr>
        <w:t>-n</w:t>
      </w:r>
      <w:r>
        <w:rPr>
          <w:lang w:val="en-US" w:eastAsia="zh-CN"/>
        </w:rPr>
        <w:t>105</w:t>
      </w:r>
      <w:r w:rsidRPr="0073594C">
        <w:t>, the</w:t>
      </w:r>
      <w:r w:rsidRPr="0073594C">
        <w:rPr>
          <w:lang w:eastAsia="zh-CN"/>
        </w:rPr>
        <w:t xml:space="preserve"> </w:t>
      </w:r>
      <w:r w:rsidRPr="0073594C">
        <w:sym w:font="Symbol" w:char="F044"/>
      </w:r>
      <w:r w:rsidRPr="0073594C">
        <w:t>T</w:t>
      </w:r>
      <w:r w:rsidRPr="0073594C">
        <w:rPr>
          <w:vertAlign w:val="subscript"/>
        </w:rPr>
        <w:t>IB,c</w:t>
      </w:r>
      <w:r w:rsidRPr="0073594C">
        <w:t xml:space="preserve"> and</w:t>
      </w:r>
      <w:r w:rsidRPr="0073594C">
        <w:rPr>
          <w:lang w:eastAsia="zh-CN"/>
        </w:rPr>
        <w:t xml:space="preserve"> </w:t>
      </w:r>
      <w:r w:rsidRPr="0073594C">
        <w:sym w:font="Symbol" w:char="F044"/>
      </w:r>
      <w:r w:rsidRPr="0073594C">
        <w:t>R</w:t>
      </w:r>
      <w:r w:rsidRPr="0073594C">
        <w:rPr>
          <w:vertAlign w:val="subscript"/>
        </w:rPr>
        <w:t>IB</w:t>
      </w:r>
      <w:r w:rsidRPr="0073594C">
        <w:rPr>
          <w:vertAlign w:val="subscript"/>
          <w:lang w:eastAsia="zh-CN"/>
        </w:rPr>
        <w:t>,c</w:t>
      </w:r>
      <w:r w:rsidRPr="0073594C">
        <w:t xml:space="preserve"> values are reused from </w:t>
      </w:r>
      <w:r>
        <w:t>DC_28_n40-n78</w:t>
      </w:r>
      <w:r w:rsidRPr="0073594C">
        <w:t xml:space="preserve"> </w:t>
      </w:r>
      <w:r>
        <w:t xml:space="preserve">and </w:t>
      </w:r>
      <w:r w:rsidRPr="0073594C">
        <w:t>are given in the tables below.</w:t>
      </w:r>
    </w:p>
    <w:p w14:paraId="73B7180A" w14:textId="779D0D72" w:rsidR="00EA2B37" w:rsidRPr="0073594C" w:rsidRDefault="00EA2B37" w:rsidP="00EA2B37">
      <w:pPr>
        <w:pStyle w:val="TH"/>
        <w:rPr>
          <w:rFonts w:cs="Arial"/>
        </w:rPr>
      </w:pPr>
      <w:r w:rsidRPr="0073594C">
        <w:rPr>
          <w:rFonts w:cs="Arial"/>
        </w:rPr>
        <w:t xml:space="preserve">Table </w:t>
      </w:r>
      <w:r>
        <w:rPr>
          <w:rFonts w:cs="Arial" w:hint="eastAsia"/>
          <w:lang w:val="en-US" w:eastAsia="zh-CN"/>
        </w:rPr>
        <w:t>5.</w:t>
      </w:r>
      <w:r>
        <w:rPr>
          <w:rFonts w:cs="Arial"/>
          <w:lang w:val="en-US" w:eastAsia="zh-CN"/>
        </w:rPr>
        <w:t>63</w:t>
      </w:r>
      <w:r w:rsidRPr="0073594C">
        <w:rPr>
          <w:rFonts w:cs="Arial"/>
        </w:rPr>
        <w:t>.</w:t>
      </w:r>
      <w:r w:rsidRPr="0073594C">
        <w:rPr>
          <w:rFonts w:cs="Arial"/>
          <w:lang w:val="en-US" w:eastAsia="zh-CN"/>
        </w:rPr>
        <w:t>1.</w:t>
      </w:r>
      <w:r w:rsidRPr="0073594C">
        <w:rPr>
          <w:rFonts w:cs="Arial"/>
        </w:rPr>
        <w:t>3</w:t>
      </w:r>
      <w:r w:rsidRPr="0073594C">
        <w:rPr>
          <w:rFonts w:cs="Arial"/>
          <w:lang w:eastAsia="zh-CN"/>
        </w:rPr>
        <w:t>-</w:t>
      </w:r>
      <w:r w:rsidRPr="0073594C">
        <w:rPr>
          <w:rFonts w:cs="Arial"/>
        </w:rPr>
        <w:t>1: ΔT</w:t>
      </w:r>
      <w:r w:rsidRPr="0073594C">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EA2B37" w:rsidRPr="0073594C" w14:paraId="0C1E71C7" w14:textId="77777777" w:rsidTr="005A4037">
        <w:trPr>
          <w:jc w:val="center"/>
        </w:trPr>
        <w:tc>
          <w:tcPr>
            <w:tcW w:w="2336" w:type="dxa"/>
            <w:vMerge w:val="restart"/>
            <w:tcBorders>
              <w:top w:val="single" w:sz="4" w:space="0" w:color="auto"/>
              <w:left w:val="single" w:sz="4" w:space="0" w:color="auto"/>
              <w:right w:val="single" w:sz="4" w:space="0" w:color="auto"/>
            </w:tcBorders>
          </w:tcPr>
          <w:p w14:paraId="52223E34" w14:textId="77777777" w:rsidR="00EA2B37" w:rsidRPr="0073594C" w:rsidRDefault="00EA2B37" w:rsidP="005A4037">
            <w:pPr>
              <w:keepNext/>
              <w:keepLines/>
              <w:spacing w:after="0"/>
              <w:jc w:val="center"/>
              <w:rPr>
                <w:rFonts w:ascii="Arial" w:eastAsia="宋体" w:hAnsi="Arial"/>
                <w:b/>
                <w:color w:val="000000" w:themeColor="text1"/>
                <w:sz w:val="18"/>
              </w:rPr>
            </w:pPr>
            <w:r w:rsidRPr="0073594C">
              <w:rPr>
                <w:rFonts w:ascii="Arial" w:eastAsia="宋体" w:hAnsi="Arial"/>
                <w:b/>
                <w:color w:val="000000" w:themeColor="text1"/>
                <w:sz w:val="18"/>
              </w:rPr>
              <w:t xml:space="preserve">Inter-band </w:t>
            </w:r>
            <w:r w:rsidRPr="0073594C">
              <w:rPr>
                <w:rFonts w:ascii="Arial" w:eastAsia="宋体" w:hAnsi="Arial"/>
                <w:b/>
                <w:color w:val="000000" w:themeColor="text1"/>
                <w:sz w:val="18"/>
                <w:lang w:eastAsia="zh-CN"/>
              </w:rPr>
              <w:t>CA</w:t>
            </w:r>
            <w:r w:rsidRPr="0073594C">
              <w:rPr>
                <w:rFonts w:ascii="Arial" w:eastAsia="宋体" w:hAnsi="Arial"/>
                <w:b/>
                <w:color w:val="000000" w:themeColor="text1"/>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6B941D0" w14:textId="77777777" w:rsidR="00EA2B37" w:rsidRPr="0073594C" w:rsidRDefault="00EA2B37" w:rsidP="005A4037">
            <w:pPr>
              <w:keepNext/>
              <w:keepLines/>
              <w:spacing w:after="0"/>
              <w:jc w:val="center"/>
              <w:rPr>
                <w:rFonts w:ascii="Arial" w:eastAsia="宋体" w:hAnsi="Arial"/>
                <w:b/>
                <w:color w:val="000000" w:themeColor="text1"/>
                <w:sz w:val="18"/>
              </w:rPr>
            </w:pPr>
            <w:r w:rsidRPr="0073594C">
              <w:rPr>
                <w:rFonts w:ascii="Arial" w:eastAsia="宋体" w:hAnsi="Arial"/>
                <w:b/>
                <w:color w:val="000000" w:themeColor="text1"/>
                <w:sz w:val="18"/>
              </w:rPr>
              <w:t>ΔT</w:t>
            </w:r>
            <w:r w:rsidRPr="0073594C">
              <w:rPr>
                <w:rFonts w:ascii="Arial" w:eastAsia="宋体" w:hAnsi="Arial"/>
                <w:b/>
                <w:color w:val="000000" w:themeColor="text1"/>
                <w:sz w:val="18"/>
                <w:vertAlign w:val="subscript"/>
              </w:rPr>
              <w:t>IB,c</w:t>
            </w:r>
            <w:r w:rsidRPr="0073594C">
              <w:rPr>
                <w:rFonts w:ascii="Arial" w:eastAsia="宋体" w:hAnsi="Arial"/>
                <w:b/>
                <w:color w:val="000000" w:themeColor="text1"/>
                <w:sz w:val="18"/>
              </w:rPr>
              <w:t xml:space="preserve"> for NR bands (dB)</w:t>
            </w:r>
            <w:r w:rsidRPr="0073594C">
              <w:rPr>
                <w:rFonts w:ascii="Arial" w:eastAsia="宋体" w:hAnsi="Arial"/>
                <w:b/>
                <w:color w:val="000000" w:themeColor="text1"/>
                <w:sz w:val="18"/>
                <w:vertAlign w:val="superscript"/>
              </w:rPr>
              <w:t>*</w:t>
            </w:r>
          </w:p>
        </w:tc>
      </w:tr>
      <w:tr w:rsidR="00EA2B37" w:rsidRPr="0073594C" w14:paraId="54148C04" w14:textId="77777777" w:rsidTr="005A4037">
        <w:trPr>
          <w:jc w:val="center"/>
        </w:trPr>
        <w:tc>
          <w:tcPr>
            <w:tcW w:w="2336" w:type="dxa"/>
            <w:vMerge/>
            <w:tcBorders>
              <w:left w:val="single" w:sz="4" w:space="0" w:color="auto"/>
              <w:bottom w:val="single" w:sz="4" w:space="0" w:color="auto"/>
              <w:right w:val="single" w:sz="4" w:space="0" w:color="auto"/>
            </w:tcBorders>
          </w:tcPr>
          <w:p w14:paraId="06FF8F07" w14:textId="77777777" w:rsidR="00EA2B37" w:rsidRPr="0073594C" w:rsidRDefault="00EA2B37" w:rsidP="005A4037">
            <w:pPr>
              <w:keepNext/>
              <w:keepLines/>
              <w:spacing w:after="0"/>
              <w:jc w:val="center"/>
              <w:rPr>
                <w:rFonts w:ascii="Arial" w:eastAsia="宋体"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51EA7B5" w14:textId="77777777" w:rsidR="00EA2B37" w:rsidRPr="0073594C" w:rsidRDefault="00EA2B37" w:rsidP="005A4037">
            <w:pPr>
              <w:keepNext/>
              <w:keepLines/>
              <w:spacing w:after="0"/>
              <w:jc w:val="center"/>
              <w:rPr>
                <w:rFonts w:ascii="Arial" w:eastAsia="宋体" w:hAnsi="Arial"/>
                <w:b/>
                <w:color w:val="000000" w:themeColor="text1"/>
                <w:sz w:val="18"/>
              </w:rPr>
            </w:pPr>
            <w:r w:rsidRPr="0073594C">
              <w:rPr>
                <w:rFonts w:ascii="Arial" w:eastAsia="宋体" w:hAnsi="Arial"/>
                <w:b/>
                <w:color w:val="000000" w:themeColor="text1"/>
                <w:sz w:val="18"/>
              </w:rPr>
              <w:t>Component band in order of bands in configuration</w:t>
            </w:r>
            <w:r w:rsidRPr="0073594C">
              <w:rPr>
                <w:rFonts w:ascii="Arial" w:eastAsia="宋体" w:hAnsi="Arial"/>
                <w:b/>
                <w:color w:val="000000" w:themeColor="text1"/>
                <w:sz w:val="18"/>
                <w:vertAlign w:val="superscript"/>
              </w:rPr>
              <w:t>**</w:t>
            </w:r>
          </w:p>
        </w:tc>
      </w:tr>
      <w:tr w:rsidR="00EA2B37" w:rsidRPr="0073594C" w14:paraId="11A23C6A" w14:textId="77777777" w:rsidTr="005A403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34C5750" w14:textId="77777777" w:rsidR="00EA2B37" w:rsidRPr="0073594C" w:rsidRDefault="00EA2B37" w:rsidP="005A4037">
            <w:pPr>
              <w:keepNext/>
              <w:keepLines/>
              <w:spacing w:after="0"/>
              <w:jc w:val="center"/>
              <w:rPr>
                <w:rFonts w:ascii="Arial" w:eastAsia="宋体" w:hAnsi="Arial"/>
                <w:color w:val="000000" w:themeColor="text1"/>
                <w:sz w:val="18"/>
                <w:lang w:val="en-US" w:eastAsia="zh-CN"/>
              </w:rPr>
            </w:pPr>
            <w:r w:rsidRPr="0073594C">
              <w:rPr>
                <w:rFonts w:ascii="Arial" w:eastAsia="宋体" w:hAnsi="Arial"/>
                <w:color w:val="000000"/>
                <w:sz w:val="18"/>
                <w:lang w:eastAsia="zh-CN"/>
              </w:rPr>
              <w:t>CA_n</w:t>
            </w:r>
            <w:r>
              <w:rPr>
                <w:rFonts w:ascii="Arial" w:eastAsia="宋体" w:hAnsi="Arial"/>
                <w:color w:val="000000"/>
                <w:sz w:val="18"/>
                <w:lang w:eastAsia="zh-CN"/>
              </w:rPr>
              <w:t>40A</w:t>
            </w:r>
            <w:r w:rsidRPr="0073594C">
              <w:rPr>
                <w:rFonts w:ascii="Arial" w:eastAsia="宋体" w:hAnsi="Arial"/>
                <w:color w:val="000000"/>
                <w:sz w:val="18"/>
                <w:lang w:eastAsia="zh-CN"/>
              </w:rPr>
              <w:t>-n</w:t>
            </w:r>
            <w:r>
              <w:rPr>
                <w:rFonts w:ascii="Arial" w:eastAsia="宋体" w:hAnsi="Arial"/>
                <w:color w:val="000000"/>
                <w:sz w:val="18"/>
                <w:lang w:eastAsia="zh-CN"/>
              </w:rPr>
              <w:t>78A</w:t>
            </w:r>
            <w:r w:rsidRPr="0073594C">
              <w:rPr>
                <w:rFonts w:ascii="Arial" w:eastAsia="宋体" w:hAnsi="Arial"/>
                <w:color w:val="000000"/>
                <w:sz w:val="18"/>
                <w:lang w:eastAsia="zh-CN"/>
              </w:rPr>
              <w:t>-n</w:t>
            </w:r>
            <w:r>
              <w:rPr>
                <w:rFonts w:ascii="Arial" w:eastAsia="宋体" w:hAnsi="Arial"/>
                <w:color w:val="000000"/>
                <w:sz w:val="18"/>
                <w:lang w:eastAsia="zh-CN"/>
              </w:rPr>
              <w:t>105A</w:t>
            </w:r>
          </w:p>
        </w:tc>
        <w:tc>
          <w:tcPr>
            <w:tcW w:w="1968" w:type="dxa"/>
            <w:tcBorders>
              <w:top w:val="single" w:sz="4" w:space="0" w:color="auto"/>
              <w:left w:val="single" w:sz="4" w:space="0" w:color="auto"/>
              <w:bottom w:val="single" w:sz="4" w:space="0" w:color="auto"/>
              <w:right w:val="single" w:sz="4" w:space="0" w:color="auto"/>
            </w:tcBorders>
            <w:vAlign w:val="center"/>
          </w:tcPr>
          <w:p w14:paraId="12BE5415" w14:textId="77777777" w:rsidR="00EA2B37" w:rsidRPr="0073594C" w:rsidRDefault="00EA2B37" w:rsidP="005A4037">
            <w:pPr>
              <w:keepNext/>
              <w:keepLines/>
              <w:spacing w:after="0"/>
              <w:jc w:val="center"/>
              <w:rPr>
                <w:rFonts w:ascii="Arial" w:eastAsia="宋体" w:hAnsi="Arial"/>
                <w:color w:val="000000" w:themeColor="text1"/>
                <w:sz w:val="18"/>
                <w:lang w:val="en-US" w:eastAsia="zh-CN"/>
              </w:rPr>
            </w:pPr>
            <w:r>
              <w:rPr>
                <w:rFonts w:ascii="Arial" w:eastAsia="宋体" w:hAnsi="Arial"/>
                <w:color w:val="000000" w:themeColor="text1"/>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AAC7010" w14:textId="77777777" w:rsidR="00EA2B37" w:rsidRPr="0073594C" w:rsidRDefault="00EA2B37" w:rsidP="005A4037">
            <w:pPr>
              <w:keepNext/>
              <w:keepLines/>
              <w:spacing w:after="0"/>
              <w:jc w:val="center"/>
              <w:rPr>
                <w:rFonts w:ascii="Arial" w:eastAsia="宋体" w:hAnsi="Arial"/>
                <w:color w:val="000000" w:themeColor="text1"/>
                <w:sz w:val="18"/>
                <w:lang w:val="en-US" w:eastAsia="zh-CN"/>
              </w:rPr>
            </w:pPr>
            <w:r>
              <w:rPr>
                <w:rFonts w:ascii="Arial" w:eastAsia="宋体" w:hAnsi="Arial"/>
                <w:color w:val="000000" w:themeColor="text1"/>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3453E5C3" w14:textId="77777777" w:rsidR="00EA2B37" w:rsidRPr="0073594C" w:rsidRDefault="00EA2B37" w:rsidP="005A4037">
            <w:pPr>
              <w:keepNext/>
              <w:keepLines/>
              <w:spacing w:after="0"/>
              <w:jc w:val="center"/>
              <w:rPr>
                <w:rFonts w:ascii="Arial" w:eastAsia="宋体" w:hAnsi="Arial"/>
                <w:color w:val="000000" w:themeColor="text1"/>
                <w:sz w:val="18"/>
                <w:lang w:val="en-US" w:eastAsia="zh-CN"/>
              </w:rPr>
            </w:pPr>
            <w:r>
              <w:rPr>
                <w:rFonts w:ascii="Arial" w:eastAsia="宋体" w:hAnsi="Arial"/>
                <w:color w:val="000000" w:themeColor="text1"/>
                <w:sz w:val="18"/>
                <w:lang w:val="en-US" w:eastAsia="zh-CN"/>
              </w:rPr>
              <w:t>0.5</w:t>
            </w:r>
          </w:p>
        </w:tc>
      </w:tr>
      <w:tr w:rsidR="00EA2B37" w:rsidRPr="0073594C" w14:paraId="23B81A55" w14:textId="77777777" w:rsidTr="005A4037">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17F4686E" w14:textId="77777777" w:rsidR="00EA2B37" w:rsidRPr="0073594C" w:rsidRDefault="00EA2B37" w:rsidP="005A4037">
            <w:pPr>
              <w:keepNext/>
              <w:keepLines/>
              <w:spacing w:after="0"/>
              <w:ind w:left="851" w:hanging="851"/>
              <w:rPr>
                <w:rFonts w:ascii="Arial" w:hAnsi="Arial"/>
                <w:color w:val="000000" w:themeColor="text1"/>
                <w:sz w:val="18"/>
                <w:lang w:eastAsia="ja-JP"/>
              </w:rPr>
            </w:pPr>
            <w:r w:rsidRPr="0073594C">
              <w:rPr>
                <w:rFonts w:ascii="Arial" w:hAnsi="Arial"/>
                <w:color w:val="000000" w:themeColor="text1"/>
                <w:sz w:val="18"/>
                <w:lang w:eastAsia="ja-JP"/>
              </w:rPr>
              <w:t>NOTE *:</w:t>
            </w:r>
            <w:r w:rsidRPr="0073594C">
              <w:rPr>
                <w:rFonts w:ascii="Arial" w:hAnsi="Arial"/>
                <w:color w:val="000000" w:themeColor="text1"/>
                <w:sz w:val="18"/>
                <w:lang w:eastAsia="ja-JP"/>
              </w:rPr>
              <w:tab/>
              <w:t>“-” denotes ΔT</w:t>
            </w:r>
            <w:r w:rsidRPr="0073594C">
              <w:rPr>
                <w:rFonts w:ascii="Arial" w:hAnsi="Arial"/>
                <w:color w:val="000000" w:themeColor="text1"/>
                <w:sz w:val="18"/>
                <w:vertAlign w:val="subscript"/>
                <w:lang w:eastAsia="ja-JP"/>
              </w:rPr>
              <w:t>IB,c</w:t>
            </w:r>
            <w:r w:rsidRPr="0073594C">
              <w:rPr>
                <w:rFonts w:ascii="Arial" w:hAnsi="Arial"/>
                <w:color w:val="000000" w:themeColor="text1"/>
                <w:sz w:val="18"/>
                <w:lang w:eastAsia="ja-JP"/>
              </w:rPr>
              <w:t xml:space="preserve"> = 0.</w:t>
            </w:r>
          </w:p>
          <w:p w14:paraId="16570719" w14:textId="77777777" w:rsidR="00EA2B37" w:rsidRPr="0073594C" w:rsidRDefault="00EA2B37" w:rsidP="005A4037">
            <w:pPr>
              <w:keepNext/>
              <w:keepLines/>
              <w:spacing w:after="0"/>
              <w:ind w:left="851" w:hanging="851"/>
              <w:rPr>
                <w:rFonts w:ascii="Arial" w:eastAsia="宋体" w:hAnsi="Arial" w:cs="Arial"/>
                <w:color w:val="000000" w:themeColor="text1"/>
                <w:sz w:val="18"/>
                <w:szCs w:val="22"/>
                <w:lang w:val="en-US" w:eastAsia="zh-CN"/>
              </w:rPr>
            </w:pPr>
            <w:r w:rsidRPr="0073594C">
              <w:rPr>
                <w:rFonts w:ascii="Arial" w:eastAsia="等线" w:hAnsi="Arial"/>
                <w:color w:val="000000" w:themeColor="text1"/>
                <w:sz w:val="18"/>
              </w:rPr>
              <w:t>NOTE **:</w:t>
            </w:r>
            <w:r w:rsidRPr="0073594C">
              <w:rPr>
                <w:rFonts w:ascii="Arial" w:eastAsia="等线" w:hAnsi="Arial"/>
                <w:color w:val="000000" w:themeColor="text1"/>
                <w:sz w:val="18"/>
              </w:rPr>
              <w:tab/>
              <w:t>The component band order in the configuration should be listed by the order of NR bands, such as for CA_n1-n3-n5 the band order from left to right is n1, n3 and n5.</w:t>
            </w:r>
          </w:p>
        </w:tc>
      </w:tr>
    </w:tbl>
    <w:p w14:paraId="68D6F6F5" w14:textId="77777777" w:rsidR="00EA2B37" w:rsidRPr="0073594C" w:rsidRDefault="00EA2B37" w:rsidP="00EA2B37">
      <w:pPr>
        <w:keepNext/>
        <w:keepLines/>
        <w:rPr>
          <w:rFonts w:ascii="Arial" w:hAnsi="Arial" w:cs="Arial"/>
        </w:rPr>
      </w:pPr>
    </w:p>
    <w:p w14:paraId="19CD0B2B" w14:textId="7A972679" w:rsidR="00EA2B37" w:rsidRPr="0073594C" w:rsidRDefault="00EA2B37" w:rsidP="00EA2B37">
      <w:pPr>
        <w:pStyle w:val="TH"/>
        <w:rPr>
          <w:rFonts w:cs="Arial"/>
          <w:lang w:eastAsia="zh-CN"/>
        </w:rPr>
      </w:pPr>
      <w:r w:rsidRPr="0073594C">
        <w:rPr>
          <w:rFonts w:cs="Arial"/>
        </w:rPr>
        <w:t xml:space="preserve">Table </w:t>
      </w:r>
      <w:r w:rsidRPr="0073594C">
        <w:rPr>
          <w:rFonts w:cs="Arial"/>
          <w:lang w:val="en-US" w:eastAsia="zh-CN"/>
        </w:rPr>
        <w:t>5</w:t>
      </w:r>
      <w:r w:rsidRPr="0073594C">
        <w:rPr>
          <w:rFonts w:cs="Arial"/>
        </w:rPr>
        <w:t>.</w:t>
      </w:r>
      <w:r>
        <w:rPr>
          <w:rFonts w:cs="Arial"/>
          <w:lang w:val="en-US" w:eastAsia="zh-CN"/>
        </w:rPr>
        <w:t>63</w:t>
      </w:r>
      <w:r w:rsidRPr="0073594C">
        <w:rPr>
          <w:rFonts w:cs="Arial"/>
          <w:lang w:val="en-US" w:eastAsia="zh-CN"/>
        </w:rPr>
        <w:t>.1.</w:t>
      </w:r>
      <w:r w:rsidRPr="0073594C">
        <w:rPr>
          <w:rFonts w:cs="Arial"/>
        </w:rPr>
        <w:t>3-2: ΔR</w:t>
      </w:r>
      <w:r w:rsidRPr="0073594C">
        <w:rPr>
          <w:rFonts w:cs="Arial"/>
          <w:vertAlign w:val="subscript"/>
        </w:rPr>
        <w:t>IB</w:t>
      </w:r>
      <w:r w:rsidRPr="0073594C">
        <w:rPr>
          <w:rFonts w:cs="Arial"/>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2124"/>
        <w:gridCol w:w="2095"/>
        <w:gridCol w:w="1450"/>
      </w:tblGrid>
      <w:tr w:rsidR="00EA2B37" w:rsidRPr="0073594C" w14:paraId="4C7D1277" w14:textId="77777777" w:rsidTr="005A4037">
        <w:trPr>
          <w:trHeight w:val="187"/>
          <w:jc w:val="center"/>
        </w:trPr>
        <w:tc>
          <w:tcPr>
            <w:tcW w:w="2551" w:type="dxa"/>
            <w:vMerge w:val="restart"/>
          </w:tcPr>
          <w:p w14:paraId="6A323541" w14:textId="77777777" w:rsidR="00EA2B37" w:rsidRPr="0073594C" w:rsidRDefault="00EA2B37" w:rsidP="005A4037">
            <w:pPr>
              <w:keepNext/>
              <w:keepLines/>
              <w:spacing w:after="0"/>
              <w:jc w:val="center"/>
              <w:rPr>
                <w:rFonts w:ascii="Arial" w:eastAsia="等线" w:hAnsi="Arial"/>
                <w:b/>
                <w:color w:val="000000" w:themeColor="text1"/>
                <w:sz w:val="18"/>
              </w:rPr>
            </w:pPr>
            <w:r w:rsidRPr="0073594C">
              <w:rPr>
                <w:rFonts w:ascii="Arial" w:eastAsia="等线" w:hAnsi="Arial"/>
                <w:b/>
                <w:color w:val="000000" w:themeColor="text1"/>
                <w:sz w:val="18"/>
              </w:rPr>
              <w:t>Inter-band CA combination</w:t>
            </w:r>
          </w:p>
        </w:tc>
        <w:tc>
          <w:tcPr>
            <w:tcW w:w="5666" w:type="dxa"/>
            <w:gridSpan w:val="3"/>
            <w:vAlign w:val="center"/>
          </w:tcPr>
          <w:p w14:paraId="2331E724" w14:textId="77777777" w:rsidR="00EA2B37" w:rsidRPr="0073594C" w:rsidRDefault="00EA2B37" w:rsidP="005A4037">
            <w:pPr>
              <w:keepNext/>
              <w:keepLines/>
              <w:spacing w:after="0"/>
              <w:jc w:val="center"/>
              <w:rPr>
                <w:rFonts w:ascii="Arial" w:eastAsia="等线" w:hAnsi="Arial"/>
                <w:b/>
                <w:color w:val="000000" w:themeColor="text1"/>
                <w:sz w:val="18"/>
              </w:rPr>
            </w:pPr>
            <w:r w:rsidRPr="0073594C">
              <w:rPr>
                <w:rFonts w:ascii="Arial" w:eastAsia="等线" w:hAnsi="Arial"/>
                <w:b/>
                <w:color w:val="000000" w:themeColor="text1"/>
                <w:sz w:val="18"/>
              </w:rPr>
              <w:t>ΔR</w:t>
            </w:r>
            <w:r w:rsidRPr="0073594C">
              <w:rPr>
                <w:rFonts w:ascii="Arial" w:eastAsia="等线" w:hAnsi="Arial"/>
                <w:b/>
                <w:color w:val="000000" w:themeColor="text1"/>
                <w:sz w:val="18"/>
                <w:vertAlign w:val="subscript"/>
              </w:rPr>
              <w:t>IB,c</w:t>
            </w:r>
            <w:r w:rsidRPr="0073594C">
              <w:rPr>
                <w:rFonts w:ascii="Arial" w:eastAsia="等线" w:hAnsi="Arial"/>
                <w:b/>
                <w:color w:val="000000" w:themeColor="text1"/>
                <w:sz w:val="18"/>
              </w:rPr>
              <w:t xml:space="preserve"> for NR bands (dB)</w:t>
            </w:r>
            <w:r w:rsidRPr="0073594C">
              <w:rPr>
                <w:rFonts w:ascii="Arial" w:eastAsia="等线" w:hAnsi="Arial"/>
                <w:b/>
                <w:color w:val="000000" w:themeColor="text1"/>
                <w:sz w:val="18"/>
                <w:vertAlign w:val="superscript"/>
              </w:rPr>
              <w:t>*</w:t>
            </w:r>
          </w:p>
        </w:tc>
      </w:tr>
      <w:tr w:rsidR="00EA2B37" w:rsidRPr="0073594C" w14:paraId="25C195BA" w14:textId="77777777" w:rsidTr="005A4037">
        <w:trPr>
          <w:trHeight w:val="187"/>
          <w:jc w:val="center"/>
        </w:trPr>
        <w:tc>
          <w:tcPr>
            <w:tcW w:w="2551" w:type="dxa"/>
            <w:vMerge/>
            <w:tcBorders>
              <w:bottom w:val="single" w:sz="4" w:space="0" w:color="auto"/>
            </w:tcBorders>
          </w:tcPr>
          <w:p w14:paraId="753A3685" w14:textId="77777777" w:rsidR="00EA2B37" w:rsidRPr="0073594C" w:rsidRDefault="00EA2B37" w:rsidP="005A4037">
            <w:pPr>
              <w:keepNext/>
              <w:keepLines/>
              <w:spacing w:after="0"/>
              <w:jc w:val="center"/>
              <w:rPr>
                <w:rFonts w:ascii="Arial" w:eastAsia="等线" w:hAnsi="Arial"/>
                <w:b/>
                <w:color w:val="000000" w:themeColor="text1"/>
                <w:sz w:val="18"/>
              </w:rPr>
            </w:pPr>
          </w:p>
        </w:tc>
        <w:tc>
          <w:tcPr>
            <w:tcW w:w="5666" w:type="dxa"/>
            <w:gridSpan w:val="3"/>
            <w:vAlign w:val="center"/>
          </w:tcPr>
          <w:p w14:paraId="554A7D9B" w14:textId="77777777" w:rsidR="00EA2B37" w:rsidRPr="0073594C" w:rsidRDefault="00EA2B37" w:rsidP="005A4037">
            <w:pPr>
              <w:keepNext/>
              <w:keepLines/>
              <w:spacing w:after="0"/>
              <w:jc w:val="center"/>
              <w:rPr>
                <w:rFonts w:ascii="Arial" w:eastAsia="等线" w:hAnsi="Arial"/>
                <w:b/>
                <w:color w:val="000000" w:themeColor="text1"/>
                <w:sz w:val="18"/>
              </w:rPr>
            </w:pPr>
            <w:r w:rsidRPr="0073594C">
              <w:rPr>
                <w:rFonts w:ascii="Arial" w:eastAsia="等线" w:hAnsi="Arial"/>
                <w:b/>
                <w:color w:val="000000" w:themeColor="text1"/>
                <w:sz w:val="18"/>
              </w:rPr>
              <w:t>Component band in order of bands in configuration</w:t>
            </w:r>
            <w:r w:rsidRPr="0073594C">
              <w:rPr>
                <w:rFonts w:ascii="Arial" w:eastAsia="等线" w:hAnsi="Arial"/>
                <w:b/>
                <w:color w:val="000000" w:themeColor="text1"/>
                <w:sz w:val="18"/>
                <w:vertAlign w:val="superscript"/>
              </w:rPr>
              <w:t>**</w:t>
            </w:r>
          </w:p>
        </w:tc>
      </w:tr>
      <w:tr w:rsidR="00EA2B37" w:rsidRPr="0073594C" w14:paraId="623E727F" w14:textId="77777777" w:rsidTr="005A4037">
        <w:trPr>
          <w:trHeight w:val="187"/>
          <w:jc w:val="center"/>
        </w:trPr>
        <w:tc>
          <w:tcPr>
            <w:tcW w:w="2551" w:type="dxa"/>
            <w:tcBorders>
              <w:bottom w:val="single" w:sz="4" w:space="0" w:color="auto"/>
            </w:tcBorders>
            <w:shd w:val="clear" w:color="auto" w:fill="auto"/>
          </w:tcPr>
          <w:p w14:paraId="0E99C210" w14:textId="77777777" w:rsidR="00EA2B37" w:rsidRPr="0073594C" w:rsidRDefault="00EA2B37" w:rsidP="005A4037">
            <w:pPr>
              <w:keepNext/>
              <w:keepLines/>
              <w:spacing w:after="0"/>
              <w:jc w:val="center"/>
              <w:rPr>
                <w:rFonts w:ascii="Arial" w:eastAsia="等线" w:hAnsi="Arial"/>
                <w:color w:val="000000" w:themeColor="text1"/>
                <w:sz w:val="18"/>
              </w:rPr>
            </w:pPr>
            <w:r w:rsidRPr="0073594C">
              <w:rPr>
                <w:rFonts w:ascii="Arial" w:eastAsia="宋体" w:hAnsi="Arial"/>
                <w:color w:val="000000"/>
                <w:sz w:val="18"/>
                <w:lang w:eastAsia="zh-CN"/>
              </w:rPr>
              <w:t>CA_n</w:t>
            </w:r>
            <w:r>
              <w:rPr>
                <w:rFonts w:ascii="Arial" w:eastAsia="宋体" w:hAnsi="Arial"/>
                <w:color w:val="000000"/>
                <w:sz w:val="18"/>
                <w:lang w:eastAsia="zh-CN"/>
              </w:rPr>
              <w:t>40A</w:t>
            </w:r>
            <w:r w:rsidRPr="0073594C">
              <w:rPr>
                <w:rFonts w:ascii="Arial" w:eastAsia="宋体" w:hAnsi="Arial"/>
                <w:color w:val="000000"/>
                <w:sz w:val="18"/>
                <w:lang w:eastAsia="zh-CN"/>
              </w:rPr>
              <w:t>-n</w:t>
            </w:r>
            <w:r>
              <w:rPr>
                <w:rFonts w:ascii="Arial" w:eastAsia="宋体" w:hAnsi="Arial"/>
                <w:color w:val="000000"/>
                <w:sz w:val="18"/>
                <w:lang w:eastAsia="zh-CN"/>
              </w:rPr>
              <w:t>78A</w:t>
            </w:r>
            <w:r w:rsidRPr="0073594C">
              <w:rPr>
                <w:rFonts w:ascii="Arial" w:eastAsia="宋体" w:hAnsi="Arial"/>
                <w:color w:val="000000"/>
                <w:sz w:val="18"/>
                <w:lang w:eastAsia="zh-CN"/>
              </w:rPr>
              <w:t>-n</w:t>
            </w:r>
            <w:r>
              <w:rPr>
                <w:rFonts w:ascii="Arial" w:eastAsia="宋体" w:hAnsi="Arial"/>
                <w:color w:val="000000"/>
                <w:sz w:val="18"/>
                <w:lang w:eastAsia="zh-CN"/>
              </w:rPr>
              <w:t>105A</w:t>
            </w:r>
          </w:p>
        </w:tc>
        <w:tc>
          <w:tcPr>
            <w:tcW w:w="2124" w:type="dxa"/>
            <w:vAlign w:val="center"/>
          </w:tcPr>
          <w:p w14:paraId="3BB689D9" w14:textId="77777777" w:rsidR="00EA2B37" w:rsidRPr="0073594C" w:rsidRDefault="00EA2B37" w:rsidP="005A4037">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0.4</w:t>
            </w:r>
          </w:p>
        </w:tc>
        <w:tc>
          <w:tcPr>
            <w:tcW w:w="2095" w:type="dxa"/>
            <w:vAlign w:val="center"/>
          </w:tcPr>
          <w:p w14:paraId="64D31FD9" w14:textId="77777777" w:rsidR="00EA2B37" w:rsidRPr="0073594C" w:rsidRDefault="00EA2B37" w:rsidP="005A4037">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0.5</w:t>
            </w:r>
          </w:p>
        </w:tc>
        <w:tc>
          <w:tcPr>
            <w:tcW w:w="1447" w:type="dxa"/>
            <w:vAlign w:val="center"/>
          </w:tcPr>
          <w:p w14:paraId="1279B5C1" w14:textId="77777777" w:rsidR="00EA2B37" w:rsidRPr="0073594C" w:rsidRDefault="00EA2B37" w:rsidP="005A4037">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0.2</w:t>
            </w:r>
          </w:p>
        </w:tc>
      </w:tr>
      <w:tr w:rsidR="00EA2B37" w:rsidRPr="0073594C" w14:paraId="418EF703" w14:textId="77777777" w:rsidTr="005A4037">
        <w:trPr>
          <w:trHeight w:val="187"/>
          <w:jc w:val="center"/>
        </w:trPr>
        <w:tc>
          <w:tcPr>
            <w:tcW w:w="8220" w:type="dxa"/>
            <w:gridSpan w:val="4"/>
            <w:tcBorders>
              <w:top w:val="single" w:sz="4" w:space="0" w:color="auto"/>
            </w:tcBorders>
            <w:shd w:val="clear" w:color="auto" w:fill="auto"/>
          </w:tcPr>
          <w:p w14:paraId="10BB539F" w14:textId="77777777" w:rsidR="00EA2B37" w:rsidRPr="0073594C" w:rsidRDefault="00EA2B37" w:rsidP="005A4037">
            <w:pPr>
              <w:keepLines/>
              <w:spacing w:after="0"/>
              <w:ind w:left="870" w:hanging="870"/>
              <w:rPr>
                <w:rFonts w:eastAsia="等线" w:cs="Arial"/>
                <w:color w:val="000000" w:themeColor="text1"/>
                <w:lang w:eastAsia="ja-JP"/>
              </w:rPr>
            </w:pPr>
            <w:r w:rsidRPr="0073594C">
              <w:rPr>
                <w:rFonts w:ascii="Arial" w:eastAsia="等线" w:hAnsi="Arial" w:cs="Arial"/>
                <w:color w:val="000000" w:themeColor="text1"/>
                <w:sz w:val="18"/>
                <w:lang w:eastAsia="ja-JP"/>
              </w:rPr>
              <w:t>NOTE *:</w:t>
            </w:r>
            <w:r w:rsidRPr="0073594C">
              <w:rPr>
                <w:rFonts w:ascii="Arial" w:eastAsia="等线" w:hAnsi="Arial" w:cs="Arial"/>
                <w:color w:val="000000" w:themeColor="text1"/>
                <w:sz w:val="18"/>
                <w:lang w:eastAsia="ja-JP"/>
              </w:rPr>
              <w:tab/>
              <w:t xml:space="preserve"> “-” denotes ΔR</w:t>
            </w:r>
            <w:r w:rsidRPr="0073594C">
              <w:rPr>
                <w:rFonts w:ascii="Arial" w:eastAsia="等线" w:hAnsi="Arial" w:cs="Arial"/>
                <w:color w:val="000000" w:themeColor="text1"/>
                <w:sz w:val="18"/>
                <w:vertAlign w:val="subscript"/>
                <w:lang w:eastAsia="ja-JP"/>
              </w:rPr>
              <w:t>IB,c</w:t>
            </w:r>
            <w:r w:rsidRPr="0073594C">
              <w:rPr>
                <w:rFonts w:ascii="Arial" w:eastAsia="等线" w:hAnsi="Arial" w:cs="Arial"/>
                <w:color w:val="000000" w:themeColor="text1"/>
                <w:sz w:val="18"/>
                <w:lang w:eastAsia="ja-JP"/>
              </w:rPr>
              <w:t xml:space="preserve"> = 0.</w:t>
            </w:r>
          </w:p>
          <w:p w14:paraId="7D83BA4C" w14:textId="77777777" w:rsidR="00EA2B37" w:rsidRPr="0073594C" w:rsidRDefault="00EA2B37" w:rsidP="005A4037">
            <w:pPr>
              <w:keepLines/>
              <w:spacing w:after="0"/>
              <w:ind w:left="870" w:hanging="870"/>
              <w:rPr>
                <w:rFonts w:ascii="Arial" w:eastAsia="等线" w:hAnsi="Arial"/>
                <w:color w:val="000000" w:themeColor="text1"/>
                <w:sz w:val="18"/>
                <w:lang w:val="en-US"/>
              </w:rPr>
            </w:pPr>
            <w:r w:rsidRPr="0073594C">
              <w:rPr>
                <w:rFonts w:ascii="Arial" w:eastAsia="等线" w:hAnsi="Arial" w:cs="Arial"/>
                <w:color w:val="000000" w:themeColor="text1"/>
                <w:sz w:val="18"/>
                <w:lang w:eastAsia="ja-JP"/>
              </w:rPr>
              <w:t>NOTE **:</w:t>
            </w:r>
            <w:r w:rsidRPr="0073594C">
              <w:rPr>
                <w:rFonts w:ascii="Arial" w:eastAsia="等线" w:hAnsi="Arial" w:cs="Arial"/>
                <w:color w:val="000000" w:themeColor="text1"/>
                <w:sz w:val="18"/>
                <w:lang w:eastAsia="ja-JP"/>
              </w:rPr>
              <w:tab/>
              <w:t>The component band order in the configuration should be listed by the order of NR bands, such as for CA_n1-n3-n8 the band order from left to right is n1, n3 and n8.</w:t>
            </w:r>
          </w:p>
        </w:tc>
      </w:tr>
    </w:tbl>
    <w:p w14:paraId="24A6FC3E" w14:textId="77777777" w:rsidR="00EA2B37" w:rsidRPr="0073594C" w:rsidRDefault="00EA2B37" w:rsidP="00EA2B37"/>
    <w:p w14:paraId="35279B4F" w14:textId="43A82368" w:rsidR="00EA2B37" w:rsidRPr="006A0293" w:rsidRDefault="00EA2B37" w:rsidP="00EA2B37">
      <w:pPr>
        <w:pStyle w:val="31"/>
        <w:rPr>
          <w:rFonts w:cs="Arial"/>
          <w:color w:val="000000" w:themeColor="text1"/>
          <w:szCs w:val="28"/>
        </w:rPr>
      </w:pPr>
      <w:bookmarkStart w:id="661" w:name="_Toc136288577"/>
      <w:r w:rsidRPr="00EA2B37">
        <w:rPr>
          <w:rFonts w:cs="Arial"/>
          <w:color w:val="000000" w:themeColor="text1"/>
          <w:szCs w:val="28"/>
        </w:rPr>
        <w:t>5.63</w:t>
      </w:r>
      <w:r w:rsidRPr="006A0293">
        <w:rPr>
          <w:rFonts w:cs="Arial"/>
          <w:color w:val="000000" w:themeColor="text1"/>
          <w:szCs w:val="28"/>
        </w:rPr>
        <w:t>.2</w:t>
      </w:r>
      <w:r w:rsidRPr="006A0293">
        <w:rPr>
          <w:rFonts w:cs="Arial"/>
          <w:color w:val="000000" w:themeColor="text1"/>
          <w:szCs w:val="28"/>
        </w:rPr>
        <w:tab/>
        <w:t>Specific for 2 bands UL CA</w:t>
      </w:r>
      <w:bookmarkEnd w:id="661"/>
    </w:p>
    <w:p w14:paraId="4B7DF5CC" w14:textId="0A7A1730" w:rsidR="00EA2B37" w:rsidRPr="006A0293" w:rsidRDefault="00EA2B37" w:rsidP="00EA2B37">
      <w:pPr>
        <w:pStyle w:val="41"/>
      </w:pPr>
      <w:bookmarkStart w:id="662" w:name="_Toc136288578"/>
      <w:r>
        <w:rPr>
          <w:rFonts w:hint="eastAsia"/>
        </w:rPr>
        <w:t>5.</w:t>
      </w:r>
      <w:r>
        <w:t>63</w:t>
      </w:r>
      <w:r w:rsidRPr="0073594C">
        <w:rPr>
          <w:rFonts w:hint="eastAsia"/>
        </w:rPr>
        <w:t>.</w:t>
      </w:r>
      <w:r w:rsidRPr="0073594C">
        <w:t>2.1</w:t>
      </w:r>
      <w:r w:rsidRPr="0073594C">
        <w:tab/>
      </w:r>
      <w:r w:rsidRPr="0073594C">
        <w:rPr>
          <w:rFonts w:hint="eastAsia"/>
        </w:rPr>
        <w:t>UE co-existence studies</w:t>
      </w:r>
      <w:bookmarkEnd w:id="662"/>
    </w:p>
    <w:p w14:paraId="7B9F4C70" w14:textId="6595A163" w:rsidR="00EA2B37" w:rsidRPr="0073594C" w:rsidRDefault="00EA2B37" w:rsidP="00EA2B37">
      <w:r w:rsidRPr="0073594C">
        <w:t xml:space="preserve">Table </w:t>
      </w:r>
      <w:r>
        <w:rPr>
          <w:rFonts w:hint="eastAsia"/>
          <w:lang w:val="en-US" w:eastAsia="zh-CN"/>
        </w:rPr>
        <w:t>5.</w:t>
      </w:r>
      <w:r>
        <w:rPr>
          <w:lang w:val="en-US" w:eastAsia="zh-CN"/>
        </w:rPr>
        <w:t>63</w:t>
      </w:r>
      <w:r w:rsidRPr="0073594C">
        <w:rPr>
          <w:rFonts w:hint="eastAsia"/>
          <w:lang w:val="en-US" w:eastAsia="zh-CN"/>
        </w:rPr>
        <w:t>.2</w:t>
      </w:r>
      <w:r w:rsidRPr="0073594C">
        <w:rPr>
          <w:lang w:eastAsia="zh-CN"/>
        </w:rPr>
        <w:t>.</w:t>
      </w:r>
      <w:r>
        <w:rPr>
          <w:lang w:val="en-US" w:eastAsia="zh-CN"/>
        </w:rPr>
        <w:t>1</w:t>
      </w:r>
      <w:r w:rsidRPr="0073594C">
        <w:t>-1 lists B</w:t>
      </w:r>
      <w:r w:rsidRPr="0073594C">
        <w:rPr>
          <w:rFonts w:hint="eastAsia"/>
          <w:lang w:eastAsia="ja-JP"/>
        </w:rPr>
        <w:t xml:space="preserve">and </w:t>
      </w:r>
      <w:r w:rsidRPr="0073594C">
        <w:rPr>
          <w:lang w:val="en-US" w:eastAsia="zh-CN"/>
        </w:rPr>
        <w:t>n</w:t>
      </w:r>
      <w:r>
        <w:rPr>
          <w:lang w:val="en-US" w:eastAsia="zh-CN"/>
        </w:rPr>
        <w:t>40</w:t>
      </w:r>
      <w:r w:rsidRPr="0073594C">
        <w:rPr>
          <w:rFonts w:hint="eastAsia"/>
          <w:lang w:eastAsia="ja-JP"/>
        </w:rPr>
        <w:t xml:space="preserve"> </w:t>
      </w:r>
      <w:r w:rsidRPr="0073594C">
        <w:t>+ B</w:t>
      </w:r>
      <w:r w:rsidRPr="0073594C">
        <w:rPr>
          <w:rFonts w:hint="eastAsia"/>
          <w:lang w:eastAsia="ja-JP"/>
        </w:rPr>
        <w:t xml:space="preserve">and </w:t>
      </w:r>
      <w:r w:rsidRPr="0073594C">
        <w:rPr>
          <w:lang w:val="en-US" w:eastAsia="zh-CN"/>
        </w:rPr>
        <w:t>n</w:t>
      </w:r>
      <w:r>
        <w:rPr>
          <w:lang w:val="en-US" w:eastAsia="zh-CN"/>
        </w:rPr>
        <w:t>78</w:t>
      </w:r>
      <w:r w:rsidRPr="0073594C">
        <w:rPr>
          <w:lang w:val="en-US" w:eastAsia="zh-CN"/>
        </w:rPr>
        <w:t xml:space="preserve"> 2UL bands CA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order IMD f</w:t>
      </w:r>
      <w:r>
        <w:t>or the UE coexistence analysis.</w:t>
      </w:r>
    </w:p>
    <w:p w14:paraId="29444EF0" w14:textId="6B3BD91B" w:rsidR="00EA2B37" w:rsidRPr="0073594C" w:rsidRDefault="00EA2B37" w:rsidP="00EA2B37">
      <w:r>
        <w:t>Table 5.63</w:t>
      </w:r>
      <w:r w:rsidRPr="0073594C">
        <w:t>.2.</w:t>
      </w:r>
      <w:r>
        <w:t>1</w:t>
      </w:r>
      <w:r w:rsidRPr="0073594C">
        <w:t>-2 lists B</w:t>
      </w:r>
      <w:r w:rsidRPr="0073594C">
        <w:rPr>
          <w:rFonts w:hint="eastAsia"/>
          <w:lang w:eastAsia="ja-JP"/>
        </w:rPr>
        <w:t xml:space="preserve">and </w:t>
      </w:r>
      <w:r w:rsidRPr="0073594C">
        <w:rPr>
          <w:lang w:val="en-US" w:eastAsia="zh-CN"/>
        </w:rPr>
        <w:t>n</w:t>
      </w:r>
      <w:r>
        <w:rPr>
          <w:lang w:val="en-US" w:eastAsia="zh-CN"/>
        </w:rPr>
        <w:t>40</w:t>
      </w:r>
      <w:r w:rsidRPr="0073594C">
        <w:rPr>
          <w:rFonts w:hint="eastAsia"/>
          <w:lang w:eastAsia="ja-JP"/>
        </w:rPr>
        <w:t xml:space="preserve"> </w:t>
      </w:r>
      <w:r w:rsidRPr="0073594C">
        <w:t>+ B</w:t>
      </w:r>
      <w:r w:rsidRPr="0073594C">
        <w:rPr>
          <w:rFonts w:hint="eastAsia"/>
          <w:lang w:eastAsia="ja-JP"/>
        </w:rPr>
        <w:t xml:space="preserve">and </w:t>
      </w:r>
      <w:r w:rsidRPr="0073594C">
        <w:rPr>
          <w:lang w:val="en-US" w:eastAsia="zh-CN"/>
        </w:rPr>
        <w:t>n</w:t>
      </w:r>
      <w:r>
        <w:rPr>
          <w:lang w:val="en-US" w:eastAsia="zh-CN"/>
        </w:rPr>
        <w:t>105</w:t>
      </w:r>
      <w:r w:rsidRPr="0073594C">
        <w:rPr>
          <w:lang w:val="en-US" w:eastAsia="zh-CN"/>
        </w:rPr>
        <w:t xml:space="preserve"> 2UL bands CA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order IMD f</w:t>
      </w:r>
      <w:r>
        <w:t>or the UE coexistence analysis.</w:t>
      </w:r>
    </w:p>
    <w:p w14:paraId="3E8EA5AB" w14:textId="3F810A1D" w:rsidR="00EA2B37" w:rsidRPr="0073594C" w:rsidRDefault="00EA2B37" w:rsidP="00EA2B37">
      <w:r>
        <w:t>Table 5.63</w:t>
      </w:r>
      <w:r w:rsidRPr="0073594C">
        <w:t>.2.</w:t>
      </w:r>
      <w:r>
        <w:t>1</w:t>
      </w:r>
      <w:r w:rsidRPr="0073594C">
        <w:t>-3 lists B</w:t>
      </w:r>
      <w:r w:rsidRPr="0073594C">
        <w:rPr>
          <w:rFonts w:hint="eastAsia"/>
          <w:lang w:eastAsia="ja-JP"/>
        </w:rPr>
        <w:t xml:space="preserve">and </w:t>
      </w:r>
      <w:r w:rsidRPr="0073594C">
        <w:rPr>
          <w:lang w:val="en-US" w:eastAsia="zh-CN"/>
        </w:rPr>
        <w:t>n</w:t>
      </w:r>
      <w:r>
        <w:rPr>
          <w:lang w:val="en-US" w:eastAsia="zh-CN"/>
        </w:rPr>
        <w:t xml:space="preserve">78 </w:t>
      </w:r>
      <w:r w:rsidRPr="0073594C">
        <w:t>+ B</w:t>
      </w:r>
      <w:r w:rsidRPr="0073594C">
        <w:rPr>
          <w:rFonts w:hint="eastAsia"/>
          <w:lang w:eastAsia="ja-JP"/>
        </w:rPr>
        <w:t xml:space="preserve">and </w:t>
      </w:r>
      <w:r w:rsidRPr="0073594C">
        <w:rPr>
          <w:lang w:val="en-US" w:eastAsia="zh-CN"/>
        </w:rPr>
        <w:t>n</w:t>
      </w:r>
      <w:r>
        <w:rPr>
          <w:lang w:val="en-US" w:eastAsia="zh-CN"/>
        </w:rPr>
        <w:t>105</w:t>
      </w:r>
      <w:r w:rsidRPr="0073594C">
        <w:rPr>
          <w:lang w:val="en-US" w:eastAsia="zh-CN"/>
        </w:rPr>
        <w:t xml:space="preserve"> 2UL bands CA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order IMD f</w:t>
      </w:r>
      <w:r>
        <w:t>or the UE coexistence analysis.</w:t>
      </w:r>
    </w:p>
    <w:p w14:paraId="01765C6E" w14:textId="6A14FFC8" w:rsidR="00EA2B37" w:rsidRPr="0073594C" w:rsidRDefault="00EA2B37" w:rsidP="00EA2B37">
      <w:pPr>
        <w:jc w:val="center"/>
        <w:rPr>
          <w:lang w:eastAsia="zh-CN"/>
        </w:rPr>
      </w:pPr>
      <w:r w:rsidRPr="0073594C">
        <w:rPr>
          <w:rFonts w:ascii="Arial" w:hAnsi="Arial" w:cs="Arial"/>
          <w:b/>
          <w:bCs/>
          <w:lang w:val="en-US"/>
        </w:rPr>
        <w:t xml:space="preserve">Table </w:t>
      </w:r>
      <w:r w:rsidRPr="0073594C">
        <w:rPr>
          <w:rFonts w:ascii="Arial" w:hAnsi="Arial" w:cs="Arial" w:hint="eastAsia"/>
          <w:b/>
          <w:bCs/>
          <w:lang w:val="en-US" w:eastAsia="zh-CN"/>
        </w:rPr>
        <w:t>5.</w:t>
      </w:r>
      <w:r>
        <w:rPr>
          <w:rFonts w:ascii="Arial" w:hAnsi="Arial" w:cs="Arial"/>
          <w:b/>
          <w:bCs/>
          <w:lang w:val="en-US" w:eastAsia="zh-CN"/>
        </w:rPr>
        <w:t>63</w:t>
      </w:r>
      <w:r w:rsidRPr="0073594C">
        <w:rPr>
          <w:rFonts w:ascii="Arial" w:hAnsi="Arial" w:cs="Arial"/>
          <w:b/>
          <w:bCs/>
          <w:lang w:val="en-US" w:eastAsia="zh-CN"/>
        </w:rPr>
        <w:t>.2</w:t>
      </w:r>
      <w:r w:rsidRPr="0073594C">
        <w:rPr>
          <w:rFonts w:ascii="Arial" w:hAnsi="Arial" w:cs="Arial"/>
          <w:b/>
          <w:bCs/>
          <w:lang w:val="en-US"/>
        </w:rPr>
        <w:t>.</w:t>
      </w:r>
      <w:r>
        <w:rPr>
          <w:rFonts w:ascii="Arial" w:hAnsi="Arial" w:cs="Arial"/>
          <w:b/>
          <w:bCs/>
          <w:lang w:val="en-US"/>
        </w:rPr>
        <w:t>1</w:t>
      </w:r>
      <w:r w:rsidRPr="0073594C">
        <w:rPr>
          <w:rFonts w:ascii="Arial" w:hAnsi="Arial" w:cs="Arial"/>
          <w:b/>
          <w:bCs/>
          <w:lang w:val="en-US"/>
        </w:rPr>
        <w:t xml:space="preserve">-1: Band </w:t>
      </w:r>
      <w:r w:rsidRPr="0073594C">
        <w:rPr>
          <w:rFonts w:ascii="Arial" w:hAnsi="Arial" w:cs="Arial"/>
          <w:b/>
          <w:bCs/>
          <w:lang w:val="en-US" w:eastAsia="zh-CN"/>
        </w:rPr>
        <w:t>n</w:t>
      </w:r>
      <w:r>
        <w:rPr>
          <w:rFonts w:ascii="Arial" w:hAnsi="Arial" w:cs="Arial"/>
          <w:b/>
          <w:bCs/>
          <w:lang w:val="en-US" w:eastAsia="zh-CN"/>
        </w:rPr>
        <w:t>40</w:t>
      </w:r>
      <w:r w:rsidRPr="0073594C">
        <w:rPr>
          <w:rFonts w:ascii="Arial" w:hAnsi="Arial" w:cs="Arial"/>
          <w:b/>
          <w:bCs/>
          <w:lang w:val="en-US"/>
        </w:rPr>
        <w:t xml:space="preserve"> and Band </w:t>
      </w:r>
      <w:r w:rsidRPr="0073594C">
        <w:rPr>
          <w:rFonts w:ascii="Arial" w:hAnsi="Arial" w:cs="Arial"/>
          <w:b/>
          <w:bCs/>
          <w:lang w:val="en-US" w:eastAsia="zh-CN"/>
        </w:rPr>
        <w:t>n</w:t>
      </w:r>
      <w:r>
        <w:rPr>
          <w:rFonts w:ascii="Arial" w:hAnsi="Arial" w:cs="Arial"/>
          <w:b/>
          <w:bCs/>
          <w:lang w:val="en-US" w:eastAsia="zh-CN"/>
        </w:rPr>
        <w:t>78</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harmonics and IMD products</w:t>
      </w:r>
    </w:p>
    <w:tbl>
      <w:tblPr>
        <w:tblW w:w="10060" w:type="dxa"/>
        <w:tblInd w:w="113" w:type="dxa"/>
        <w:tblLook w:val="04A0" w:firstRow="1" w:lastRow="0" w:firstColumn="1" w:lastColumn="0" w:noHBand="0" w:noVBand="1"/>
      </w:tblPr>
      <w:tblGrid>
        <w:gridCol w:w="2547"/>
        <w:gridCol w:w="1843"/>
        <w:gridCol w:w="1842"/>
        <w:gridCol w:w="1985"/>
        <w:gridCol w:w="1843"/>
      </w:tblGrid>
      <w:tr w:rsidR="00EA2B37" w:rsidRPr="0073594C" w14:paraId="4CC50860" w14:textId="77777777" w:rsidTr="005A4037">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C48A21" w14:textId="77777777" w:rsidR="00EA2B37" w:rsidRPr="0073594C" w:rsidRDefault="00EA2B37" w:rsidP="005A4037">
            <w:pPr>
              <w:spacing w:after="0"/>
              <w:rPr>
                <w:rFonts w:ascii="Arial" w:hAnsi="Arial" w:cs="Arial"/>
                <w:b/>
                <w:bCs/>
                <w:color w:val="000000"/>
                <w:sz w:val="18"/>
                <w:szCs w:val="18"/>
                <w:lang w:val="en-US" w:eastAsia="ja-JP"/>
              </w:rPr>
            </w:pPr>
            <w:r>
              <w:rPr>
                <w:rFonts w:ascii="Arial" w:hAnsi="Arial" w:cs="Arial"/>
                <w:b/>
                <w:bCs/>
                <w:color w:val="000000"/>
                <w:sz w:val="18"/>
                <w:szCs w:val="18"/>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72F3E73B" w14:textId="77777777" w:rsidR="00EA2B37" w:rsidRPr="0073594C" w:rsidRDefault="00EA2B37"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fx_low</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11FAC693" w14:textId="77777777" w:rsidR="00EA2B37" w:rsidRPr="0073594C" w:rsidRDefault="00EA2B37"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fx_high</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5CA0A222" w14:textId="77777777" w:rsidR="00EA2B37" w:rsidRPr="0073594C" w:rsidRDefault="00EA2B37"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fy_low</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1978DD0D" w14:textId="77777777" w:rsidR="00EA2B37" w:rsidRPr="0073594C" w:rsidRDefault="00EA2B37"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fy_high</w:t>
            </w:r>
          </w:p>
        </w:tc>
      </w:tr>
      <w:tr w:rsidR="00EA2B37" w:rsidRPr="0073594C" w14:paraId="22230820"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DDF1DBF"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UL Frequency [MHz]</w:t>
            </w:r>
          </w:p>
        </w:tc>
        <w:tc>
          <w:tcPr>
            <w:tcW w:w="1843" w:type="dxa"/>
            <w:tcBorders>
              <w:top w:val="nil"/>
              <w:left w:val="nil"/>
              <w:bottom w:val="single" w:sz="4" w:space="0" w:color="auto"/>
              <w:right w:val="single" w:sz="4" w:space="0" w:color="auto"/>
            </w:tcBorders>
            <w:shd w:val="clear" w:color="auto" w:fill="auto"/>
            <w:noWrap/>
            <w:vAlign w:val="center"/>
          </w:tcPr>
          <w:p w14:paraId="3384FE2E"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2300</w:t>
            </w:r>
          </w:p>
        </w:tc>
        <w:tc>
          <w:tcPr>
            <w:tcW w:w="1842" w:type="dxa"/>
            <w:tcBorders>
              <w:top w:val="nil"/>
              <w:left w:val="nil"/>
              <w:bottom w:val="single" w:sz="4" w:space="0" w:color="auto"/>
              <w:right w:val="single" w:sz="4" w:space="0" w:color="auto"/>
            </w:tcBorders>
            <w:shd w:val="clear" w:color="auto" w:fill="auto"/>
            <w:noWrap/>
            <w:vAlign w:val="center"/>
          </w:tcPr>
          <w:p w14:paraId="101803BB"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2400</w:t>
            </w:r>
          </w:p>
        </w:tc>
        <w:tc>
          <w:tcPr>
            <w:tcW w:w="1985" w:type="dxa"/>
            <w:tcBorders>
              <w:top w:val="nil"/>
              <w:left w:val="nil"/>
              <w:bottom w:val="single" w:sz="4" w:space="0" w:color="auto"/>
              <w:right w:val="single" w:sz="4" w:space="0" w:color="auto"/>
            </w:tcBorders>
            <w:shd w:val="clear" w:color="auto" w:fill="auto"/>
            <w:noWrap/>
            <w:vAlign w:val="center"/>
          </w:tcPr>
          <w:p w14:paraId="0453C852"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3300</w:t>
            </w:r>
          </w:p>
        </w:tc>
        <w:tc>
          <w:tcPr>
            <w:tcW w:w="1843" w:type="dxa"/>
            <w:tcBorders>
              <w:top w:val="nil"/>
              <w:left w:val="nil"/>
              <w:bottom w:val="single" w:sz="4" w:space="0" w:color="auto"/>
              <w:right w:val="single" w:sz="4" w:space="0" w:color="auto"/>
            </w:tcBorders>
            <w:shd w:val="clear" w:color="auto" w:fill="auto"/>
            <w:noWrap/>
            <w:vAlign w:val="center"/>
          </w:tcPr>
          <w:p w14:paraId="1D38ABC9"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3800</w:t>
            </w:r>
          </w:p>
        </w:tc>
      </w:tr>
      <w:tr w:rsidR="00EA2B37" w:rsidRPr="0073594C" w14:paraId="42E97C4B"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4FB7FC1"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DL Frequency [MHz]</w:t>
            </w:r>
          </w:p>
        </w:tc>
        <w:tc>
          <w:tcPr>
            <w:tcW w:w="1843" w:type="dxa"/>
            <w:tcBorders>
              <w:top w:val="nil"/>
              <w:left w:val="nil"/>
              <w:bottom w:val="single" w:sz="4" w:space="0" w:color="auto"/>
              <w:right w:val="single" w:sz="4" w:space="0" w:color="auto"/>
            </w:tcBorders>
            <w:shd w:val="clear" w:color="auto" w:fill="auto"/>
            <w:noWrap/>
            <w:vAlign w:val="center"/>
          </w:tcPr>
          <w:p w14:paraId="2F60D792"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2300</w:t>
            </w:r>
          </w:p>
        </w:tc>
        <w:tc>
          <w:tcPr>
            <w:tcW w:w="1842" w:type="dxa"/>
            <w:tcBorders>
              <w:top w:val="nil"/>
              <w:left w:val="nil"/>
              <w:bottom w:val="single" w:sz="4" w:space="0" w:color="auto"/>
              <w:right w:val="single" w:sz="4" w:space="0" w:color="auto"/>
            </w:tcBorders>
            <w:shd w:val="clear" w:color="auto" w:fill="auto"/>
            <w:noWrap/>
            <w:vAlign w:val="center"/>
          </w:tcPr>
          <w:p w14:paraId="313AC851"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2400</w:t>
            </w:r>
          </w:p>
        </w:tc>
        <w:tc>
          <w:tcPr>
            <w:tcW w:w="1985" w:type="dxa"/>
            <w:tcBorders>
              <w:top w:val="nil"/>
              <w:left w:val="nil"/>
              <w:bottom w:val="single" w:sz="4" w:space="0" w:color="auto"/>
              <w:right w:val="single" w:sz="4" w:space="0" w:color="auto"/>
            </w:tcBorders>
            <w:shd w:val="clear" w:color="auto" w:fill="auto"/>
            <w:noWrap/>
            <w:vAlign w:val="center"/>
          </w:tcPr>
          <w:p w14:paraId="3723A1D2"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3300</w:t>
            </w:r>
          </w:p>
        </w:tc>
        <w:tc>
          <w:tcPr>
            <w:tcW w:w="1843" w:type="dxa"/>
            <w:tcBorders>
              <w:top w:val="nil"/>
              <w:left w:val="nil"/>
              <w:bottom w:val="single" w:sz="4" w:space="0" w:color="auto"/>
              <w:right w:val="single" w:sz="4" w:space="0" w:color="auto"/>
            </w:tcBorders>
            <w:shd w:val="clear" w:color="auto" w:fill="auto"/>
            <w:noWrap/>
            <w:vAlign w:val="center"/>
          </w:tcPr>
          <w:p w14:paraId="6D03B952"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3800</w:t>
            </w:r>
          </w:p>
        </w:tc>
      </w:tr>
      <w:tr w:rsidR="00EA2B37" w:rsidRPr="0073594C" w14:paraId="3586764A"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2522CAE"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2nd order IMD products</w:t>
            </w:r>
          </w:p>
        </w:tc>
        <w:tc>
          <w:tcPr>
            <w:tcW w:w="1843" w:type="dxa"/>
            <w:tcBorders>
              <w:top w:val="nil"/>
              <w:left w:val="nil"/>
              <w:bottom w:val="single" w:sz="4" w:space="0" w:color="auto"/>
              <w:right w:val="single" w:sz="4" w:space="0" w:color="auto"/>
            </w:tcBorders>
            <w:shd w:val="clear" w:color="auto" w:fill="auto"/>
            <w:noWrap/>
            <w:vAlign w:val="center"/>
          </w:tcPr>
          <w:p w14:paraId="7588C41B"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fx_high|</w:t>
            </w:r>
          </w:p>
        </w:tc>
        <w:tc>
          <w:tcPr>
            <w:tcW w:w="1842" w:type="dxa"/>
            <w:tcBorders>
              <w:top w:val="nil"/>
              <w:left w:val="nil"/>
              <w:bottom w:val="single" w:sz="4" w:space="0" w:color="auto"/>
              <w:right w:val="single" w:sz="4" w:space="0" w:color="auto"/>
            </w:tcBorders>
            <w:shd w:val="clear" w:color="auto" w:fill="auto"/>
            <w:noWrap/>
            <w:vAlign w:val="center"/>
          </w:tcPr>
          <w:p w14:paraId="1AD84928"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fx_low|</w:t>
            </w:r>
          </w:p>
        </w:tc>
        <w:tc>
          <w:tcPr>
            <w:tcW w:w="1985" w:type="dxa"/>
            <w:tcBorders>
              <w:top w:val="nil"/>
              <w:left w:val="nil"/>
              <w:bottom w:val="single" w:sz="4" w:space="0" w:color="auto"/>
              <w:right w:val="single" w:sz="4" w:space="0" w:color="auto"/>
            </w:tcBorders>
            <w:shd w:val="clear" w:color="auto" w:fill="auto"/>
            <w:noWrap/>
            <w:vAlign w:val="center"/>
          </w:tcPr>
          <w:p w14:paraId="767B350E"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fx_low|</w:t>
            </w:r>
          </w:p>
        </w:tc>
        <w:tc>
          <w:tcPr>
            <w:tcW w:w="1843" w:type="dxa"/>
            <w:tcBorders>
              <w:top w:val="nil"/>
              <w:left w:val="nil"/>
              <w:bottom w:val="single" w:sz="4" w:space="0" w:color="auto"/>
              <w:right w:val="single" w:sz="4" w:space="0" w:color="auto"/>
            </w:tcBorders>
            <w:shd w:val="clear" w:color="auto" w:fill="auto"/>
            <w:noWrap/>
            <w:vAlign w:val="center"/>
          </w:tcPr>
          <w:p w14:paraId="6FAF5CC2"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fx_high|</w:t>
            </w:r>
          </w:p>
        </w:tc>
      </w:tr>
      <w:tr w:rsidR="00EA2B37" w:rsidRPr="0073594C" w14:paraId="530C0C45"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274B972"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52FB059B"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900</w:t>
            </w:r>
          </w:p>
        </w:tc>
        <w:tc>
          <w:tcPr>
            <w:tcW w:w="1842" w:type="dxa"/>
            <w:tcBorders>
              <w:top w:val="nil"/>
              <w:left w:val="nil"/>
              <w:bottom w:val="single" w:sz="4" w:space="0" w:color="auto"/>
              <w:right w:val="single" w:sz="4" w:space="0" w:color="auto"/>
            </w:tcBorders>
            <w:shd w:val="clear" w:color="auto" w:fill="auto"/>
            <w:noWrap/>
            <w:vAlign w:val="center"/>
          </w:tcPr>
          <w:p w14:paraId="0312F830"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1500</w:t>
            </w:r>
          </w:p>
        </w:tc>
        <w:tc>
          <w:tcPr>
            <w:tcW w:w="1985" w:type="dxa"/>
            <w:tcBorders>
              <w:top w:val="nil"/>
              <w:left w:val="nil"/>
              <w:bottom w:val="single" w:sz="4" w:space="0" w:color="auto"/>
              <w:right w:val="single" w:sz="4" w:space="0" w:color="auto"/>
            </w:tcBorders>
            <w:shd w:val="clear" w:color="auto" w:fill="auto"/>
            <w:noWrap/>
            <w:vAlign w:val="center"/>
          </w:tcPr>
          <w:p w14:paraId="09C7EAA2"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5600</w:t>
            </w:r>
          </w:p>
        </w:tc>
        <w:tc>
          <w:tcPr>
            <w:tcW w:w="1843" w:type="dxa"/>
            <w:tcBorders>
              <w:top w:val="nil"/>
              <w:left w:val="nil"/>
              <w:bottom w:val="single" w:sz="4" w:space="0" w:color="auto"/>
              <w:right w:val="single" w:sz="4" w:space="0" w:color="auto"/>
            </w:tcBorders>
            <w:shd w:val="clear" w:color="auto" w:fill="auto"/>
            <w:noWrap/>
            <w:vAlign w:val="center"/>
          </w:tcPr>
          <w:p w14:paraId="55810E3D"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6200</w:t>
            </w:r>
          </w:p>
        </w:tc>
      </w:tr>
      <w:tr w:rsidR="00EA2B37" w:rsidRPr="0073594C" w14:paraId="1AA5251F"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03FA6FC"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74F5C4F2"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fy_high|</w:t>
            </w:r>
          </w:p>
        </w:tc>
        <w:tc>
          <w:tcPr>
            <w:tcW w:w="1842" w:type="dxa"/>
            <w:tcBorders>
              <w:top w:val="nil"/>
              <w:left w:val="nil"/>
              <w:bottom w:val="single" w:sz="4" w:space="0" w:color="auto"/>
              <w:right w:val="single" w:sz="4" w:space="0" w:color="auto"/>
            </w:tcBorders>
            <w:shd w:val="clear" w:color="auto" w:fill="auto"/>
            <w:noWrap/>
            <w:vAlign w:val="center"/>
          </w:tcPr>
          <w:p w14:paraId="139168FC"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fy_low|</w:t>
            </w:r>
          </w:p>
        </w:tc>
        <w:tc>
          <w:tcPr>
            <w:tcW w:w="1985" w:type="dxa"/>
            <w:tcBorders>
              <w:top w:val="nil"/>
              <w:left w:val="nil"/>
              <w:bottom w:val="single" w:sz="4" w:space="0" w:color="auto"/>
              <w:right w:val="single" w:sz="4" w:space="0" w:color="auto"/>
            </w:tcBorders>
            <w:shd w:val="clear" w:color="auto" w:fill="auto"/>
            <w:noWrap/>
            <w:vAlign w:val="center"/>
          </w:tcPr>
          <w:p w14:paraId="4C7542C5"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fx_high|</w:t>
            </w:r>
          </w:p>
        </w:tc>
        <w:tc>
          <w:tcPr>
            <w:tcW w:w="1843" w:type="dxa"/>
            <w:tcBorders>
              <w:top w:val="nil"/>
              <w:left w:val="nil"/>
              <w:bottom w:val="single" w:sz="4" w:space="0" w:color="auto"/>
              <w:right w:val="single" w:sz="4" w:space="0" w:color="auto"/>
            </w:tcBorders>
            <w:shd w:val="clear" w:color="auto" w:fill="auto"/>
            <w:noWrap/>
            <w:vAlign w:val="center"/>
          </w:tcPr>
          <w:p w14:paraId="498F5463"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 fx_low|</w:t>
            </w:r>
          </w:p>
        </w:tc>
      </w:tr>
      <w:tr w:rsidR="00EA2B37" w:rsidRPr="0073594C" w14:paraId="562F593D"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C8DD0DB"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77923D0B" w14:textId="77777777" w:rsidR="00EA2B37" w:rsidRPr="00763B7B" w:rsidRDefault="00EA2B37" w:rsidP="005A4037">
            <w:pPr>
              <w:spacing w:after="0"/>
              <w:jc w:val="center"/>
              <w:rPr>
                <w:rFonts w:ascii="Arial" w:hAnsi="Arial" w:cs="Arial"/>
                <w:color w:val="000000"/>
                <w:sz w:val="18"/>
                <w:szCs w:val="18"/>
                <w:highlight w:val="yellow"/>
                <w:lang w:val="en-US" w:eastAsia="ja-JP"/>
              </w:rPr>
            </w:pPr>
            <w:r>
              <w:rPr>
                <w:rFonts w:ascii="Arial" w:hAnsi="Arial" w:cs="Arial"/>
                <w:color w:val="000000"/>
                <w:sz w:val="16"/>
                <w:szCs w:val="16"/>
              </w:rPr>
              <w:t>800</w:t>
            </w:r>
          </w:p>
        </w:tc>
        <w:tc>
          <w:tcPr>
            <w:tcW w:w="1842" w:type="dxa"/>
            <w:tcBorders>
              <w:top w:val="nil"/>
              <w:left w:val="nil"/>
              <w:bottom w:val="single" w:sz="4" w:space="0" w:color="auto"/>
              <w:right w:val="single" w:sz="4" w:space="0" w:color="auto"/>
            </w:tcBorders>
            <w:shd w:val="clear" w:color="auto" w:fill="auto"/>
            <w:noWrap/>
            <w:vAlign w:val="center"/>
          </w:tcPr>
          <w:p w14:paraId="403CC6E2" w14:textId="77777777" w:rsidR="00EA2B37" w:rsidRPr="00763B7B" w:rsidRDefault="00EA2B37" w:rsidP="005A4037">
            <w:pPr>
              <w:spacing w:after="0"/>
              <w:jc w:val="center"/>
              <w:rPr>
                <w:rFonts w:ascii="Arial" w:hAnsi="Arial" w:cs="Arial"/>
                <w:color w:val="000000"/>
                <w:sz w:val="18"/>
                <w:szCs w:val="18"/>
                <w:highlight w:val="yellow"/>
                <w:lang w:val="en-US" w:eastAsia="ja-JP"/>
              </w:rPr>
            </w:pPr>
            <w:r>
              <w:rPr>
                <w:rFonts w:ascii="Arial" w:hAnsi="Arial" w:cs="Arial"/>
                <w:color w:val="000000"/>
                <w:sz w:val="16"/>
                <w:szCs w:val="16"/>
              </w:rPr>
              <w:t>1500</w:t>
            </w:r>
          </w:p>
        </w:tc>
        <w:tc>
          <w:tcPr>
            <w:tcW w:w="1985" w:type="dxa"/>
            <w:tcBorders>
              <w:top w:val="nil"/>
              <w:left w:val="nil"/>
              <w:bottom w:val="single" w:sz="4" w:space="0" w:color="auto"/>
              <w:right w:val="single" w:sz="4" w:space="0" w:color="auto"/>
            </w:tcBorders>
            <w:shd w:val="clear" w:color="auto" w:fill="auto"/>
            <w:noWrap/>
            <w:vAlign w:val="center"/>
          </w:tcPr>
          <w:p w14:paraId="76A6978D"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4200</w:t>
            </w:r>
          </w:p>
        </w:tc>
        <w:tc>
          <w:tcPr>
            <w:tcW w:w="1843" w:type="dxa"/>
            <w:tcBorders>
              <w:top w:val="nil"/>
              <w:left w:val="nil"/>
              <w:bottom w:val="single" w:sz="4" w:space="0" w:color="auto"/>
              <w:right w:val="single" w:sz="4" w:space="0" w:color="auto"/>
            </w:tcBorders>
            <w:shd w:val="clear" w:color="auto" w:fill="auto"/>
            <w:noWrap/>
            <w:vAlign w:val="center"/>
          </w:tcPr>
          <w:p w14:paraId="7010F90D"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5300</w:t>
            </w:r>
          </w:p>
        </w:tc>
      </w:tr>
      <w:tr w:rsidR="00EA2B37" w:rsidRPr="0073594C" w14:paraId="0821836F"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17F5A31"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3DB3EC42"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fy_low|</w:t>
            </w:r>
          </w:p>
        </w:tc>
        <w:tc>
          <w:tcPr>
            <w:tcW w:w="1842" w:type="dxa"/>
            <w:tcBorders>
              <w:top w:val="nil"/>
              <w:left w:val="nil"/>
              <w:bottom w:val="single" w:sz="4" w:space="0" w:color="auto"/>
              <w:right w:val="single" w:sz="4" w:space="0" w:color="auto"/>
            </w:tcBorders>
            <w:shd w:val="clear" w:color="auto" w:fill="auto"/>
            <w:noWrap/>
            <w:vAlign w:val="center"/>
          </w:tcPr>
          <w:p w14:paraId="3A7B6D87"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fy_high|</w:t>
            </w:r>
          </w:p>
        </w:tc>
        <w:tc>
          <w:tcPr>
            <w:tcW w:w="1985" w:type="dxa"/>
            <w:tcBorders>
              <w:top w:val="nil"/>
              <w:left w:val="nil"/>
              <w:bottom w:val="single" w:sz="4" w:space="0" w:color="auto"/>
              <w:right w:val="single" w:sz="4" w:space="0" w:color="auto"/>
            </w:tcBorders>
            <w:shd w:val="clear" w:color="auto" w:fill="auto"/>
            <w:noWrap/>
            <w:vAlign w:val="center"/>
          </w:tcPr>
          <w:p w14:paraId="2C25ADCF"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fx_low|</w:t>
            </w:r>
          </w:p>
        </w:tc>
        <w:tc>
          <w:tcPr>
            <w:tcW w:w="1843" w:type="dxa"/>
            <w:tcBorders>
              <w:top w:val="nil"/>
              <w:left w:val="nil"/>
              <w:bottom w:val="single" w:sz="4" w:space="0" w:color="auto"/>
              <w:right w:val="single" w:sz="4" w:space="0" w:color="auto"/>
            </w:tcBorders>
            <w:shd w:val="clear" w:color="auto" w:fill="auto"/>
            <w:noWrap/>
            <w:vAlign w:val="center"/>
          </w:tcPr>
          <w:p w14:paraId="3C89A8E7"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 fx_high|</w:t>
            </w:r>
          </w:p>
        </w:tc>
      </w:tr>
      <w:tr w:rsidR="00EA2B37" w:rsidRPr="0073594C" w14:paraId="35A8E9C3"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8BBE0D1"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2AAC5AD7"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7900</w:t>
            </w:r>
          </w:p>
        </w:tc>
        <w:tc>
          <w:tcPr>
            <w:tcW w:w="1842" w:type="dxa"/>
            <w:tcBorders>
              <w:top w:val="nil"/>
              <w:left w:val="nil"/>
              <w:bottom w:val="single" w:sz="4" w:space="0" w:color="auto"/>
              <w:right w:val="single" w:sz="4" w:space="0" w:color="auto"/>
            </w:tcBorders>
            <w:shd w:val="clear" w:color="auto" w:fill="auto"/>
            <w:noWrap/>
            <w:vAlign w:val="center"/>
          </w:tcPr>
          <w:p w14:paraId="3125A453"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8600</w:t>
            </w:r>
          </w:p>
        </w:tc>
        <w:tc>
          <w:tcPr>
            <w:tcW w:w="1985" w:type="dxa"/>
            <w:tcBorders>
              <w:top w:val="nil"/>
              <w:left w:val="nil"/>
              <w:bottom w:val="single" w:sz="4" w:space="0" w:color="auto"/>
              <w:right w:val="single" w:sz="4" w:space="0" w:color="auto"/>
            </w:tcBorders>
            <w:shd w:val="clear" w:color="auto" w:fill="auto"/>
            <w:noWrap/>
            <w:vAlign w:val="center"/>
          </w:tcPr>
          <w:p w14:paraId="0C1DE32A"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8900</w:t>
            </w:r>
          </w:p>
        </w:tc>
        <w:tc>
          <w:tcPr>
            <w:tcW w:w="1843" w:type="dxa"/>
            <w:tcBorders>
              <w:top w:val="nil"/>
              <w:left w:val="nil"/>
              <w:bottom w:val="single" w:sz="4" w:space="0" w:color="auto"/>
              <w:right w:val="single" w:sz="4" w:space="0" w:color="auto"/>
            </w:tcBorders>
            <w:shd w:val="clear" w:color="auto" w:fill="auto"/>
            <w:noWrap/>
            <w:vAlign w:val="center"/>
          </w:tcPr>
          <w:p w14:paraId="71A08205"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10000</w:t>
            </w:r>
          </w:p>
        </w:tc>
      </w:tr>
      <w:tr w:rsidR="00EA2B37" w:rsidRPr="0073594C" w14:paraId="51462707"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C1C9FB4"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Two-tone 4th order IMD products</w:t>
            </w:r>
          </w:p>
        </w:tc>
        <w:tc>
          <w:tcPr>
            <w:tcW w:w="1843" w:type="dxa"/>
            <w:tcBorders>
              <w:top w:val="nil"/>
              <w:left w:val="nil"/>
              <w:bottom w:val="single" w:sz="4" w:space="0" w:color="auto"/>
              <w:right w:val="single" w:sz="4" w:space="0" w:color="auto"/>
            </w:tcBorders>
            <w:shd w:val="clear" w:color="auto" w:fill="FFFFFF" w:themeFill="background1"/>
            <w:noWrap/>
            <w:vAlign w:val="center"/>
          </w:tcPr>
          <w:p w14:paraId="61278944"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|3*fx_low –1* fy_high|</w:t>
            </w:r>
          </w:p>
        </w:tc>
        <w:tc>
          <w:tcPr>
            <w:tcW w:w="1842" w:type="dxa"/>
            <w:tcBorders>
              <w:top w:val="nil"/>
              <w:left w:val="nil"/>
              <w:bottom w:val="single" w:sz="4" w:space="0" w:color="auto"/>
              <w:right w:val="single" w:sz="4" w:space="0" w:color="auto"/>
            </w:tcBorders>
            <w:shd w:val="clear" w:color="auto" w:fill="auto"/>
            <w:noWrap/>
            <w:vAlign w:val="center"/>
          </w:tcPr>
          <w:p w14:paraId="44C9DD7B"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|3*fx_high – 1*fy_low|</w:t>
            </w:r>
          </w:p>
        </w:tc>
        <w:tc>
          <w:tcPr>
            <w:tcW w:w="1985" w:type="dxa"/>
            <w:tcBorders>
              <w:top w:val="nil"/>
              <w:left w:val="nil"/>
              <w:bottom w:val="single" w:sz="4" w:space="0" w:color="auto"/>
              <w:right w:val="single" w:sz="4" w:space="0" w:color="auto"/>
            </w:tcBorders>
            <w:shd w:val="clear" w:color="auto" w:fill="auto"/>
            <w:noWrap/>
            <w:vAlign w:val="center"/>
          </w:tcPr>
          <w:p w14:paraId="0F42811E"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|3*fy_low – 1*fx_high|</w:t>
            </w:r>
          </w:p>
        </w:tc>
        <w:tc>
          <w:tcPr>
            <w:tcW w:w="1843" w:type="dxa"/>
            <w:tcBorders>
              <w:top w:val="nil"/>
              <w:left w:val="nil"/>
              <w:bottom w:val="single" w:sz="4" w:space="0" w:color="auto"/>
              <w:right w:val="single" w:sz="4" w:space="0" w:color="auto"/>
            </w:tcBorders>
            <w:shd w:val="clear" w:color="auto" w:fill="auto"/>
            <w:noWrap/>
            <w:vAlign w:val="center"/>
          </w:tcPr>
          <w:p w14:paraId="05600FAE"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|3*fy_high – 1*fx_low|</w:t>
            </w:r>
          </w:p>
        </w:tc>
      </w:tr>
      <w:tr w:rsidR="00EA2B37" w:rsidRPr="0073594C" w14:paraId="2BCEC3FA"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B5426D1"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3661C94A"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3100</w:t>
            </w:r>
          </w:p>
        </w:tc>
        <w:tc>
          <w:tcPr>
            <w:tcW w:w="1842" w:type="dxa"/>
            <w:tcBorders>
              <w:top w:val="nil"/>
              <w:left w:val="nil"/>
              <w:bottom w:val="single" w:sz="4" w:space="0" w:color="auto"/>
              <w:right w:val="single" w:sz="4" w:space="0" w:color="auto"/>
            </w:tcBorders>
            <w:shd w:val="clear" w:color="auto" w:fill="auto"/>
            <w:noWrap/>
            <w:vAlign w:val="center"/>
          </w:tcPr>
          <w:p w14:paraId="6073D98C"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3900</w:t>
            </w:r>
          </w:p>
        </w:tc>
        <w:tc>
          <w:tcPr>
            <w:tcW w:w="1985" w:type="dxa"/>
            <w:tcBorders>
              <w:top w:val="nil"/>
              <w:left w:val="nil"/>
              <w:bottom w:val="single" w:sz="4" w:space="0" w:color="auto"/>
              <w:right w:val="single" w:sz="4" w:space="0" w:color="auto"/>
            </w:tcBorders>
            <w:shd w:val="clear" w:color="auto" w:fill="auto"/>
            <w:noWrap/>
            <w:vAlign w:val="center"/>
          </w:tcPr>
          <w:p w14:paraId="576DBC81"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7500</w:t>
            </w:r>
          </w:p>
        </w:tc>
        <w:tc>
          <w:tcPr>
            <w:tcW w:w="1843" w:type="dxa"/>
            <w:tcBorders>
              <w:top w:val="nil"/>
              <w:left w:val="nil"/>
              <w:bottom w:val="single" w:sz="4" w:space="0" w:color="auto"/>
              <w:right w:val="single" w:sz="4" w:space="0" w:color="auto"/>
            </w:tcBorders>
            <w:shd w:val="clear" w:color="auto" w:fill="auto"/>
            <w:noWrap/>
            <w:vAlign w:val="center"/>
          </w:tcPr>
          <w:p w14:paraId="27E5893D"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9100</w:t>
            </w:r>
          </w:p>
        </w:tc>
      </w:tr>
      <w:tr w:rsidR="00EA2B37" w:rsidRPr="0073594C" w14:paraId="6EC83F24"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64106FE"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77B60873"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–2* fy_high|</w:t>
            </w:r>
          </w:p>
        </w:tc>
        <w:tc>
          <w:tcPr>
            <w:tcW w:w="1842" w:type="dxa"/>
            <w:tcBorders>
              <w:top w:val="nil"/>
              <w:left w:val="nil"/>
              <w:bottom w:val="single" w:sz="4" w:space="0" w:color="auto"/>
              <w:right w:val="single" w:sz="4" w:space="0" w:color="auto"/>
            </w:tcBorders>
            <w:shd w:val="clear" w:color="auto" w:fill="auto"/>
            <w:noWrap/>
            <w:vAlign w:val="center"/>
          </w:tcPr>
          <w:p w14:paraId="1D6F1D3D"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–2* fy_low|</w:t>
            </w:r>
          </w:p>
        </w:tc>
        <w:tc>
          <w:tcPr>
            <w:tcW w:w="1985" w:type="dxa"/>
            <w:tcBorders>
              <w:top w:val="nil"/>
              <w:left w:val="nil"/>
              <w:bottom w:val="single" w:sz="4" w:space="0" w:color="auto"/>
              <w:right w:val="single" w:sz="4" w:space="0" w:color="auto"/>
            </w:tcBorders>
            <w:shd w:val="clear" w:color="auto" w:fill="auto"/>
            <w:noWrap/>
            <w:vAlign w:val="center"/>
          </w:tcPr>
          <w:p w14:paraId="4AC17192"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+2* fy_low|</w:t>
            </w:r>
          </w:p>
        </w:tc>
        <w:tc>
          <w:tcPr>
            <w:tcW w:w="1843" w:type="dxa"/>
            <w:tcBorders>
              <w:top w:val="nil"/>
              <w:left w:val="nil"/>
              <w:bottom w:val="single" w:sz="4" w:space="0" w:color="auto"/>
              <w:right w:val="single" w:sz="4" w:space="0" w:color="auto"/>
            </w:tcBorders>
            <w:shd w:val="clear" w:color="auto" w:fill="auto"/>
            <w:noWrap/>
            <w:vAlign w:val="center"/>
          </w:tcPr>
          <w:p w14:paraId="7A2EC1A8"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+2* fy_high|</w:t>
            </w:r>
          </w:p>
        </w:tc>
      </w:tr>
      <w:tr w:rsidR="00EA2B37" w:rsidRPr="0073594C" w14:paraId="1E76BF2D"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32B44B0"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7DF6CA1B" w14:textId="77777777" w:rsidR="00EA2B37" w:rsidRPr="00EA26FA" w:rsidRDefault="00EA2B37" w:rsidP="005A4037">
            <w:pPr>
              <w:spacing w:after="0"/>
              <w:jc w:val="center"/>
              <w:rPr>
                <w:rFonts w:ascii="Arial" w:hAnsi="Arial" w:cs="Arial"/>
                <w:color w:val="000000"/>
                <w:sz w:val="18"/>
                <w:szCs w:val="18"/>
                <w:highlight w:val="yellow"/>
                <w:lang w:val="en-US" w:eastAsia="ja-JP"/>
              </w:rPr>
            </w:pPr>
            <w:r>
              <w:rPr>
                <w:rFonts w:ascii="Arial" w:hAnsi="Arial" w:cs="Arial"/>
                <w:color w:val="000000"/>
                <w:sz w:val="16"/>
                <w:szCs w:val="16"/>
              </w:rPr>
              <w:t>3000</w:t>
            </w:r>
          </w:p>
        </w:tc>
        <w:tc>
          <w:tcPr>
            <w:tcW w:w="1842" w:type="dxa"/>
            <w:tcBorders>
              <w:top w:val="nil"/>
              <w:left w:val="nil"/>
              <w:bottom w:val="single" w:sz="4" w:space="0" w:color="auto"/>
              <w:right w:val="single" w:sz="4" w:space="0" w:color="auto"/>
            </w:tcBorders>
            <w:shd w:val="clear" w:color="auto" w:fill="auto"/>
            <w:noWrap/>
            <w:vAlign w:val="center"/>
          </w:tcPr>
          <w:p w14:paraId="7FB47A85" w14:textId="77777777" w:rsidR="00EA2B37" w:rsidRPr="00EA26FA" w:rsidRDefault="00EA2B37" w:rsidP="005A4037">
            <w:pPr>
              <w:spacing w:after="0"/>
              <w:jc w:val="center"/>
              <w:rPr>
                <w:rFonts w:ascii="Arial" w:hAnsi="Arial" w:cs="Arial"/>
                <w:color w:val="000000"/>
                <w:sz w:val="18"/>
                <w:szCs w:val="18"/>
                <w:highlight w:val="yellow"/>
                <w:lang w:val="en-US" w:eastAsia="ja-JP"/>
              </w:rPr>
            </w:pPr>
            <w:r>
              <w:rPr>
                <w:rFonts w:ascii="Arial" w:hAnsi="Arial" w:cs="Arial"/>
                <w:color w:val="000000"/>
                <w:sz w:val="16"/>
                <w:szCs w:val="16"/>
              </w:rPr>
              <w:t>1800</w:t>
            </w:r>
          </w:p>
        </w:tc>
        <w:tc>
          <w:tcPr>
            <w:tcW w:w="1985" w:type="dxa"/>
            <w:tcBorders>
              <w:top w:val="nil"/>
              <w:left w:val="nil"/>
              <w:bottom w:val="single" w:sz="4" w:space="0" w:color="auto"/>
              <w:right w:val="single" w:sz="4" w:space="0" w:color="auto"/>
            </w:tcBorders>
            <w:shd w:val="clear" w:color="auto" w:fill="auto"/>
            <w:noWrap/>
            <w:vAlign w:val="center"/>
          </w:tcPr>
          <w:p w14:paraId="49CD4550"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11200</w:t>
            </w:r>
          </w:p>
        </w:tc>
        <w:tc>
          <w:tcPr>
            <w:tcW w:w="1843" w:type="dxa"/>
            <w:tcBorders>
              <w:top w:val="nil"/>
              <w:left w:val="nil"/>
              <w:bottom w:val="single" w:sz="4" w:space="0" w:color="auto"/>
              <w:right w:val="single" w:sz="4" w:space="0" w:color="auto"/>
            </w:tcBorders>
            <w:shd w:val="clear" w:color="auto" w:fill="auto"/>
            <w:noWrap/>
            <w:vAlign w:val="center"/>
          </w:tcPr>
          <w:p w14:paraId="62E8F7C9"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12400</w:t>
            </w:r>
          </w:p>
        </w:tc>
      </w:tr>
      <w:tr w:rsidR="00EA2B37" w:rsidRPr="0073594C" w14:paraId="605D19F1"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C90DD11"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6C7DA619"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|3*fx_low +1* fy_low|</w:t>
            </w:r>
          </w:p>
        </w:tc>
        <w:tc>
          <w:tcPr>
            <w:tcW w:w="1842" w:type="dxa"/>
            <w:tcBorders>
              <w:top w:val="nil"/>
              <w:left w:val="nil"/>
              <w:bottom w:val="single" w:sz="4" w:space="0" w:color="auto"/>
              <w:right w:val="single" w:sz="4" w:space="0" w:color="auto"/>
            </w:tcBorders>
            <w:shd w:val="clear" w:color="auto" w:fill="auto"/>
            <w:noWrap/>
            <w:vAlign w:val="center"/>
          </w:tcPr>
          <w:p w14:paraId="2B59ED84"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|3*fx_high + 1*fy_high|</w:t>
            </w:r>
          </w:p>
        </w:tc>
        <w:tc>
          <w:tcPr>
            <w:tcW w:w="1985" w:type="dxa"/>
            <w:tcBorders>
              <w:top w:val="nil"/>
              <w:left w:val="nil"/>
              <w:bottom w:val="single" w:sz="4" w:space="0" w:color="auto"/>
              <w:right w:val="single" w:sz="4" w:space="0" w:color="auto"/>
            </w:tcBorders>
            <w:shd w:val="clear" w:color="auto" w:fill="auto"/>
            <w:noWrap/>
            <w:vAlign w:val="center"/>
          </w:tcPr>
          <w:p w14:paraId="33F9B21A"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|3*fy_low + 1*fx_low|</w:t>
            </w:r>
          </w:p>
        </w:tc>
        <w:tc>
          <w:tcPr>
            <w:tcW w:w="1843" w:type="dxa"/>
            <w:tcBorders>
              <w:top w:val="nil"/>
              <w:left w:val="nil"/>
              <w:bottom w:val="single" w:sz="4" w:space="0" w:color="auto"/>
              <w:right w:val="single" w:sz="4" w:space="0" w:color="auto"/>
            </w:tcBorders>
            <w:shd w:val="clear" w:color="auto" w:fill="auto"/>
            <w:noWrap/>
            <w:vAlign w:val="center"/>
          </w:tcPr>
          <w:p w14:paraId="0D325E6C"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|3*fy_high + 1*fx_high|</w:t>
            </w:r>
          </w:p>
        </w:tc>
      </w:tr>
      <w:tr w:rsidR="00EA2B37" w:rsidRPr="0073594C" w14:paraId="527BB5BF"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EB9220B"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4F5BE4A0"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10200</w:t>
            </w:r>
          </w:p>
        </w:tc>
        <w:tc>
          <w:tcPr>
            <w:tcW w:w="1842" w:type="dxa"/>
            <w:tcBorders>
              <w:top w:val="nil"/>
              <w:left w:val="nil"/>
              <w:bottom w:val="single" w:sz="4" w:space="0" w:color="auto"/>
              <w:right w:val="single" w:sz="4" w:space="0" w:color="auto"/>
            </w:tcBorders>
            <w:shd w:val="clear" w:color="auto" w:fill="auto"/>
            <w:noWrap/>
            <w:vAlign w:val="center"/>
          </w:tcPr>
          <w:p w14:paraId="135EA5DE"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11000</w:t>
            </w:r>
          </w:p>
        </w:tc>
        <w:tc>
          <w:tcPr>
            <w:tcW w:w="1985" w:type="dxa"/>
            <w:tcBorders>
              <w:top w:val="nil"/>
              <w:left w:val="nil"/>
              <w:bottom w:val="single" w:sz="4" w:space="0" w:color="auto"/>
              <w:right w:val="single" w:sz="4" w:space="0" w:color="auto"/>
            </w:tcBorders>
            <w:shd w:val="clear" w:color="auto" w:fill="auto"/>
            <w:noWrap/>
            <w:vAlign w:val="center"/>
          </w:tcPr>
          <w:p w14:paraId="310E0406"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12200</w:t>
            </w:r>
          </w:p>
        </w:tc>
        <w:tc>
          <w:tcPr>
            <w:tcW w:w="1843" w:type="dxa"/>
            <w:tcBorders>
              <w:top w:val="nil"/>
              <w:left w:val="nil"/>
              <w:bottom w:val="single" w:sz="4" w:space="0" w:color="auto"/>
              <w:right w:val="single" w:sz="4" w:space="0" w:color="auto"/>
            </w:tcBorders>
            <w:shd w:val="clear" w:color="auto" w:fill="auto"/>
            <w:noWrap/>
            <w:vAlign w:val="center"/>
          </w:tcPr>
          <w:p w14:paraId="01BD33DF"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13800</w:t>
            </w:r>
          </w:p>
        </w:tc>
      </w:tr>
      <w:tr w:rsidR="00EA2B37" w:rsidRPr="0073594C" w14:paraId="11123975"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EF84205"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45099E4C"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|fx_low – 4*fy_high|</w:t>
            </w:r>
          </w:p>
        </w:tc>
        <w:tc>
          <w:tcPr>
            <w:tcW w:w="1842" w:type="dxa"/>
            <w:tcBorders>
              <w:top w:val="nil"/>
              <w:left w:val="nil"/>
              <w:bottom w:val="single" w:sz="4" w:space="0" w:color="auto"/>
              <w:right w:val="single" w:sz="4" w:space="0" w:color="auto"/>
            </w:tcBorders>
            <w:shd w:val="clear" w:color="auto" w:fill="auto"/>
            <w:noWrap/>
            <w:vAlign w:val="center"/>
          </w:tcPr>
          <w:p w14:paraId="1D0A936B"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|fx_high – 4*fy_low|</w:t>
            </w:r>
          </w:p>
        </w:tc>
        <w:tc>
          <w:tcPr>
            <w:tcW w:w="1985" w:type="dxa"/>
            <w:tcBorders>
              <w:top w:val="nil"/>
              <w:left w:val="nil"/>
              <w:bottom w:val="single" w:sz="4" w:space="0" w:color="auto"/>
              <w:right w:val="single" w:sz="4" w:space="0" w:color="auto"/>
            </w:tcBorders>
            <w:shd w:val="clear" w:color="auto" w:fill="auto"/>
            <w:noWrap/>
            <w:vAlign w:val="center"/>
          </w:tcPr>
          <w:p w14:paraId="39C62020"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4*fx_high|</w:t>
            </w:r>
          </w:p>
        </w:tc>
        <w:tc>
          <w:tcPr>
            <w:tcW w:w="1843" w:type="dxa"/>
            <w:tcBorders>
              <w:top w:val="nil"/>
              <w:left w:val="nil"/>
              <w:bottom w:val="single" w:sz="4" w:space="0" w:color="auto"/>
              <w:right w:val="single" w:sz="4" w:space="0" w:color="auto"/>
            </w:tcBorders>
            <w:shd w:val="clear" w:color="auto" w:fill="auto"/>
            <w:noWrap/>
            <w:vAlign w:val="center"/>
          </w:tcPr>
          <w:p w14:paraId="00CB4492"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4*fx_low|</w:t>
            </w:r>
          </w:p>
        </w:tc>
      </w:tr>
      <w:tr w:rsidR="00EA2B37" w:rsidRPr="0073594C" w14:paraId="6B8F68B8"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332FBA0"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55EBD7FE"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12900</w:t>
            </w:r>
          </w:p>
        </w:tc>
        <w:tc>
          <w:tcPr>
            <w:tcW w:w="1842" w:type="dxa"/>
            <w:tcBorders>
              <w:top w:val="nil"/>
              <w:left w:val="nil"/>
              <w:bottom w:val="single" w:sz="4" w:space="0" w:color="auto"/>
              <w:right w:val="single" w:sz="4" w:space="0" w:color="auto"/>
            </w:tcBorders>
            <w:shd w:val="clear" w:color="auto" w:fill="auto"/>
            <w:noWrap/>
            <w:vAlign w:val="center"/>
          </w:tcPr>
          <w:p w14:paraId="53CA0992"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10800</w:t>
            </w:r>
          </w:p>
        </w:tc>
        <w:tc>
          <w:tcPr>
            <w:tcW w:w="1985" w:type="dxa"/>
            <w:tcBorders>
              <w:top w:val="nil"/>
              <w:left w:val="nil"/>
              <w:bottom w:val="single" w:sz="4" w:space="0" w:color="auto"/>
              <w:right w:val="single" w:sz="4" w:space="0" w:color="auto"/>
            </w:tcBorders>
            <w:shd w:val="clear" w:color="auto" w:fill="auto"/>
            <w:noWrap/>
            <w:vAlign w:val="center"/>
          </w:tcPr>
          <w:p w14:paraId="08DE1A7B"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6300</w:t>
            </w:r>
          </w:p>
        </w:tc>
        <w:tc>
          <w:tcPr>
            <w:tcW w:w="1843" w:type="dxa"/>
            <w:tcBorders>
              <w:top w:val="nil"/>
              <w:left w:val="nil"/>
              <w:bottom w:val="single" w:sz="4" w:space="0" w:color="auto"/>
              <w:right w:val="single" w:sz="4" w:space="0" w:color="auto"/>
            </w:tcBorders>
            <w:shd w:val="clear" w:color="auto" w:fill="auto"/>
            <w:noWrap/>
            <w:vAlign w:val="center"/>
          </w:tcPr>
          <w:p w14:paraId="4BAA9E80"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5400</w:t>
            </w:r>
          </w:p>
        </w:tc>
      </w:tr>
      <w:tr w:rsidR="00EA2B37" w:rsidRPr="0073594C" w14:paraId="58875ABA"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7B13AF9"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65306475"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- 3*fy_high|</w:t>
            </w:r>
          </w:p>
        </w:tc>
        <w:tc>
          <w:tcPr>
            <w:tcW w:w="1842" w:type="dxa"/>
            <w:tcBorders>
              <w:top w:val="nil"/>
              <w:left w:val="nil"/>
              <w:bottom w:val="single" w:sz="4" w:space="0" w:color="auto"/>
              <w:right w:val="single" w:sz="4" w:space="0" w:color="auto"/>
            </w:tcBorders>
            <w:shd w:val="clear" w:color="auto" w:fill="auto"/>
            <w:noWrap/>
            <w:vAlign w:val="center"/>
          </w:tcPr>
          <w:p w14:paraId="0C8ABC0A"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- 3*fy_low|</w:t>
            </w:r>
          </w:p>
        </w:tc>
        <w:tc>
          <w:tcPr>
            <w:tcW w:w="1985" w:type="dxa"/>
            <w:tcBorders>
              <w:top w:val="nil"/>
              <w:left w:val="nil"/>
              <w:bottom w:val="single" w:sz="4" w:space="0" w:color="auto"/>
              <w:right w:val="single" w:sz="4" w:space="0" w:color="auto"/>
            </w:tcBorders>
            <w:shd w:val="clear" w:color="auto" w:fill="auto"/>
            <w:noWrap/>
            <w:vAlign w:val="center"/>
          </w:tcPr>
          <w:p w14:paraId="415C95D0"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- 3*fx_high|</w:t>
            </w:r>
          </w:p>
        </w:tc>
        <w:tc>
          <w:tcPr>
            <w:tcW w:w="1843" w:type="dxa"/>
            <w:tcBorders>
              <w:top w:val="nil"/>
              <w:left w:val="nil"/>
              <w:bottom w:val="single" w:sz="4" w:space="0" w:color="auto"/>
              <w:right w:val="single" w:sz="4" w:space="0" w:color="auto"/>
            </w:tcBorders>
            <w:shd w:val="clear" w:color="auto" w:fill="auto"/>
            <w:noWrap/>
            <w:vAlign w:val="center"/>
          </w:tcPr>
          <w:p w14:paraId="17EC1FA9"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-3*fx_low|</w:t>
            </w:r>
          </w:p>
        </w:tc>
      </w:tr>
      <w:tr w:rsidR="00EA2B37" w:rsidRPr="0073594C" w14:paraId="7F2651C6"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BB08495"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1DDB415E"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6800</w:t>
            </w:r>
          </w:p>
        </w:tc>
        <w:tc>
          <w:tcPr>
            <w:tcW w:w="1842" w:type="dxa"/>
            <w:tcBorders>
              <w:top w:val="nil"/>
              <w:left w:val="nil"/>
              <w:bottom w:val="single" w:sz="4" w:space="0" w:color="auto"/>
              <w:right w:val="single" w:sz="4" w:space="0" w:color="auto"/>
            </w:tcBorders>
            <w:shd w:val="clear" w:color="auto" w:fill="auto"/>
            <w:noWrap/>
            <w:vAlign w:val="center"/>
          </w:tcPr>
          <w:p w14:paraId="7F676293"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5100</w:t>
            </w:r>
          </w:p>
        </w:tc>
        <w:tc>
          <w:tcPr>
            <w:tcW w:w="1985" w:type="dxa"/>
            <w:tcBorders>
              <w:top w:val="nil"/>
              <w:left w:val="nil"/>
              <w:bottom w:val="single" w:sz="4" w:space="0" w:color="auto"/>
              <w:right w:val="single" w:sz="4" w:space="0" w:color="auto"/>
            </w:tcBorders>
            <w:shd w:val="clear" w:color="auto" w:fill="auto"/>
            <w:noWrap/>
            <w:vAlign w:val="center"/>
          </w:tcPr>
          <w:p w14:paraId="3C3DA0C8" w14:textId="77777777" w:rsidR="00EA2B37" w:rsidRPr="00972815" w:rsidRDefault="00EA2B37" w:rsidP="005A4037">
            <w:pPr>
              <w:spacing w:after="0"/>
              <w:jc w:val="center"/>
              <w:rPr>
                <w:rFonts w:ascii="Arial" w:hAnsi="Arial" w:cs="Arial"/>
                <w:color w:val="000000"/>
                <w:sz w:val="18"/>
                <w:szCs w:val="18"/>
                <w:highlight w:val="yellow"/>
                <w:lang w:val="en-US" w:eastAsia="ja-JP"/>
              </w:rPr>
            </w:pPr>
            <w:r w:rsidRPr="00972815">
              <w:rPr>
                <w:rFonts w:ascii="Arial" w:hAnsi="Arial" w:cs="Arial"/>
                <w:color w:val="000000"/>
                <w:sz w:val="16"/>
                <w:szCs w:val="16"/>
                <w:highlight w:val="yellow"/>
              </w:rPr>
              <w:t>600</w:t>
            </w:r>
          </w:p>
        </w:tc>
        <w:tc>
          <w:tcPr>
            <w:tcW w:w="1843" w:type="dxa"/>
            <w:tcBorders>
              <w:top w:val="nil"/>
              <w:left w:val="nil"/>
              <w:bottom w:val="single" w:sz="4" w:space="0" w:color="auto"/>
              <w:right w:val="single" w:sz="4" w:space="0" w:color="auto"/>
            </w:tcBorders>
            <w:shd w:val="clear" w:color="auto" w:fill="auto"/>
            <w:noWrap/>
            <w:vAlign w:val="center"/>
          </w:tcPr>
          <w:p w14:paraId="234DEA68" w14:textId="77777777" w:rsidR="00EA2B37" w:rsidRPr="00972815" w:rsidRDefault="00EA2B37" w:rsidP="005A4037">
            <w:pPr>
              <w:spacing w:after="0"/>
              <w:jc w:val="center"/>
              <w:rPr>
                <w:rFonts w:ascii="Arial" w:hAnsi="Arial" w:cs="Arial"/>
                <w:color w:val="000000"/>
                <w:sz w:val="18"/>
                <w:szCs w:val="18"/>
                <w:highlight w:val="yellow"/>
                <w:lang w:val="en-US" w:eastAsia="ja-JP"/>
              </w:rPr>
            </w:pPr>
            <w:r w:rsidRPr="00972815">
              <w:rPr>
                <w:rFonts w:ascii="Arial" w:hAnsi="Arial" w:cs="Arial"/>
                <w:color w:val="000000"/>
                <w:sz w:val="16"/>
                <w:szCs w:val="16"/>
                <w:highlight w:val="yellow"/>
              </w:rPr>
              <w:t>700</w:t>
            </w:r>
          </w:p>
        </w:tc>
      </w:tr>
      <w:tr w:rsidR="00EA2B37" w:rsidRPr="0073594C" w14:paraId="42FA76B3"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C1C0965"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5AA15A41"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|fx_low + 4*fy_low|</w:t>
            </w:r>
          </w:p>
        </w:tc>
        <w:tc>
          <w:tcPr>
            <w:tcW w:w="1842" w:type="dxa"/>
            <w:tcBorders>
              <w:top w:val="nil"/>
              <w:left w:val="nil"/>
              <w:bottom w:val="single" w:sz="4" w:space="0" w:color="auto"/>
              <w:right w:val="single" w:sz="4" w:space="0" w:color="auto"/>
            </w:tcBorders>
            <w:shd w:val="clear" w:color="auto" w:fill="auto"/>
            <w:noWrap/>
            <w:vAlign w:val="center"/>
          </w:tcPr>
          <w:p w14:paraId="7B106579"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|fx_high + 4*fy_high|</w:t>
            </w:r>
          </w:p>
        </w:tc>
        <w:tc>
          <w:tcPr>
            <w:tcW w:w="1985" w:type="dxa"/>
            <w:tcBorders>
              <w:top w:val="nil"/>
              <w:left w:val="nil"/>
              <w:bottom w:val="single" w:sz="4" w:space="0" w:color="auto"/>
              <w:right w:val="single" w:sz="4" w:space="0" w:color="auto"/>
            </w:tcBorders>
            <w:shd w:val="clear" w:color="auto" w:fill="auto"/>
            <w:noWrap/>
            <w:vAlign w:val="center"/>
          </w:tcPr>
          <w:p w14:paraId="3F11C872"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+ 4*fx_low|</w:t>
            </w:r>
          </w:p>
        </w:tc>
        <w:tc>
          <w:tcPr>
            <w:tcW w:w="1843" w:type="dxa"/>
            <w:tcBorders>
              <w:top w:val="nil"/>
              <w:left w:val="nil"/>
              <w:bottom w:val="single" w:sz="4" w:space="0" w:color="auto"/>
              <w:right w:val="single" w:sz="4" w:space="0" w:color="auto"/>
            </w:tcBorders>
            <w:shd w:val="clear" w:color="auto" w:fill="auto"/>
            <w:noWrap/>
            <w:vAlign w:val="center"/>
          </w:tcPr>
          <w:p w14:paraId="28439010"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+ 4*fx_high|</w:t>
            </w:r>
          </w:p>
        </w:tc>
      </w:tr>
      <w:tr w:rsidR="00EA2B37" w:rsidRPr="0073594C" w14:paraId="66C7CC31"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DA89668"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679EE467"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15500</w:t>
            </w:r>
          </w:p>
        </w:tc>
        <w:tc>
          <w:tcPr>
            <w:tcW w:w="1842" w:type="dxa"/>
            <w:tcBorders>
              <w:top w:val="nil"/>
              <w:left w:val="nil"/>
              <w:bottom w:val="single" w:sz="4" w:space="0" w:color="auto"/>
              <w:right w:val="single" w:sz="4" w:space="0" w:color="auto"/>
            </w:tcBorders>
            <w:shd w:val="clear" w:color="auto" w:fill="auto"/>
            <w:noWrap/>
            <w:vAlign w:val="center"/>
          </w:tcPr>
          <w:p w14:paraId="55AD2E57"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17600</w:t>
            </w:r>
          </w:p>
        </w:tc>
        <w:tc>
          <w:tcPr>
            <w:tcW w:w="1985" w:type="dxa"/>
            <w:tcBorders>
              <w:top w:val="nil"/>
              <w:left w:val="nil"/>
              <w:bottom w:val="single" w:sz="4" w:space="0" w:color="auto"/>
              <w:right w:val="single" w:sz="4" w:space="0" w:color="auto"/>
            </w:tcBorders>
            <w:shd w:val="clear" w:color="auto" w:fill="auto"/>
            <w:noWrap/>
            <w:vAlign w:val="center"/>
          </w:tcPr>
          <w:p w14:paraId="6FD7A129"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12500</w:t>
            </w:r>
          </w:p>
        </w:tc>
        <w:tc>
          <w:tcPr>
            <w:tcW w:w="1843" w:type="dxa"/>
            <w:tcBorders>
              <w:top w:val="nil"/>
              <w:left w:val="nil"/>
              <w:bottom w:val="single" w:sz="4" w:space="0" w:color="auto"/>
              <w:right w:val="single" w:sz="4" w:space="0" w:color="auto"/>
            </w:tcBorders>
            <w:shd w:val="clear" w:color="auto" w:fill="auto"/>
            <w:noWrap/>
            <w:vAlign w:val="center"/>
          </w:tcPr>
          <w:p w14:paraId="3E4E8EC4"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13400</w:t>
            </w:r>
          </w:p>
        </w:tc>
      </w:tr>
      <w:tr w:rsidR="00EA2B37" w:rsidRPr="0073594C" w14:paraId="1D31AA74"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9F16F96"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5E5283AA"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+ 3*fy_low|</w:t>
            </w:r>
          </w:p>
        </w:tc>
        <w:tc>
          <w:tcPr>
            <w:tcW w:w="1842" w:type="dxa"/>
            <w:tcBorders>
              <w:top w:val="nil"/>
              <w:left w:val="nil"/>
              <w:bottom w:val="single" w:sz="4" w:space="0" w:color="auto"/>
              <w:right w:val="single" w:sz="4" w:space="0" w:color="auto"/>
            </w:tcBorders>
            <w:shd w:val="clear" w:color="auto" w:fill="auto"/>
            <w:noWrap/>
            <w:vAlign w:val="center"/>
          </w:tcPr>
          <w:p w14:paraId="1E91F71D"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+ 3*fy_high|</w:t>
            </w:r>
          </w:p>
        </w:tc>
        <w:tc>
          <w:tcPr>
            <w:tcW w:w="1985" w:type="dxa"/>
            <w:tcBorders>
              <w:top w:val="nil"/>
              <w:left w:val="nil"/>
              <w:bottom w:val="single" w:sz="4" w:space="0" w:color="auto"/>
              <w:right w:val="single" w:sz="4" w:space="0" w:color="auto"/>
            </w:tcBorders>
            <w:shd w:val="clear" w:color="auto" w:fill="auto"/>
            <w:noWrap/>
            <w:vAlign w:val="center"/>
          </w:tcPr>
          <w:p w14:paraId="60C1CBA8"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+ 3*fx_low|</w:t>
            </w:r>
          </w:p>
        </w:tc>
        <w:tc>
          <w:tcPr>
            <w:tcW w:w="1843" w:type="dxa"/>
            <w:tcBorders>
              <w:top w:val="nil"/>
              <w:left w:val="nil"/>
              <w:bottom w:val="single" w:sz="4" w:space="0" w:color="auto"/>
              <w:right w:val="single" w:sz="4" w:space="0" w:color="auto"/>
            </w:tcBorders>
            <w:shd w:val="clear" w:color="auto" w:fill="auto"/>
            <w:noWrap/>
            <w:vAlign w:val="center"/>
          </w:tcPr>
          <w:p w14:paraId="05AEC7BF"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+ 3*fx_high|</w:t>
            </w:r>
          </w:p>
        </w:tc>
      </w:tr>
      <w:tr w:rsidR="00EA2B37" w:rsidRPr="0073594C" w14:paraId="3B5E1CC7" w14:textId="77777777" w:rsidTr="005A4037">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64E33C" w14:textId="77777777" w:rsidR="00EA2B37" w:rsidRDefault="00EA2B37" w:rsidP="005A4037">
            <w:pPr>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5A6E2606" w14:textId="77777777" w:rsidR="00EA2B37" w:rsidRDefault="00EA2B37" w:rsidP="005A4037">
            <w:pPr>
              <w:spacing w:after="0"/>
              <w:jc w:val="center"/>
              <w:rPr>
                <w:rFonts w:ascii="Arial" w:hAnsi="Arial" w:cs="Arial"/>
                <w:color w:val="000000"/>
                <w:sz w:val="16"/>
                <w:szCs w:val="16"/>
              </w:rPr>
            </w:pPr>
            <w:r>
              <w:rPr>
                <w:rFonts w:ascii="Arial" w:hAnsi="Arial" w:cs="Arial"/>
                <w:color w:val="000000"/>
                <w:sz w:val="16"/>
                <w:szCs w:val="16"/>
              </w:rPr>
              <w:t>14500</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4EB59AFB" w14:textId="77777777" w:rsidR="00EA2B37" w:rsidRDefault="00EA2B37" w:rsidP="005A4037">
            <w:pPr>
              <w:spacing w:after="0"/>
              <w:jc w:val="center"/>
              <w:rPr>
                <w:rFonts w:ascii="Arial" w:hAnsi="Arial" w:cs="Arial"/>
                <w:color w:val="000000"/>
                <w:sz w:val="16"/>
                <w:szCs w:val="16"/>
              </w:rPr>
            </w:pPr>
            <w:r>
              <w:rPr>
                <w:rFonts w:ascii="Arial" w:hAnsi="Arial" w:cs="Arial"/>
                <w:color w:val="000000"/>
                <w:sz w:val="16"/>
                <w:szCs w:val="16"/>
              </w:rPr>
              <w:t>16200</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2807711E" w14:textId="77777777" w:rsidR="00EA2B37" w:rsidRDefault="00EA2B37" w:rsidP="005A4037">
            <w:pPr>
              <w:spacing w:after="0"/>
              <w:jc w:val="center"/>
              <w:rPr>
                <w:rFonts w:ascii="Arial" w:hAnsi="Arial" w:cs="Arial"/>
                <w:color w:val="000000"/>
                <w:sz w:val="16"/>
                <w:szCs w:val="16"/>
              </w:rPr>
            </w:pPr>
            <w:r>
              <w:rPr>
                <w:rFonts w:ascii="Arial" w:hAnsi="Arial" w:cs="Arial"/>
                <w:color w:val="000000"/>
                <w:sz w:val="16"/>
                <w:szCs w:val="16"/>
              </w:rPr>
              <w:t>13500</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408B4EE2" w14:textId="77777777" w:rsidR="00EA2B37" w:rsidRDefault="00EA2B37" w:rsidP="005A4037">
            <w:pPr>
              <w:spacing w:after="0"/>
              <w:jc w:val="center"/>
              <w:rPr>
                <w:rFonts w:ascii="Arial" w:hAnsi="Arial" w:cs="Arial"/>
                <w:color w:val="000000"/>
                <w:sz w:val="16"/>
                <w:szCs w:val="16"/>
              </w:rPr>
            </w:pPr>
            <w:r>
              <w:rPr>
                <w:rFonts w:ascii="Arial" w:hAnsi="Arial" w:cs="Arial"/>
                <w:color w:val="000000"/>
                <w:sz w:val="16"/>
                <w:szCs w:val="16"/>
              </w:rPr>
              <w:t>14800</w:t>
            </w:r>
          </w:p>
        </w:tc>
      </w:tr>
    </w:tbl>
    <w:p w14:paraId="2482CE9E" w14:textId="77777777" w:rsidR="00EA2B37" w:rsidRPr="0073594C" w:rsidRDefault="00EA2B37" w:rsidP="00EA2B37">
      <w:pPr>
        <w:rPr>
          <w:lang w:eastAsia="ko-KR"/>
        </w:rPr>
      </w:pPr>
    </w:p>
    <w:p w14:paraId="493D5273" w14:textId="14BE3572" w:rsidR="00EA2B37" w:rsidRPr="0073594C" w:rsidRDefault="00EA2B37" w:rsidP="00EA2B37">
      <w:pPr>
        <w:jc w:val="center"/>
        <w:rPr>
          <w:lang w:eastAsia="zh-CN"/>
        </w:rPr>
      </w:pPr>
      <w:r w:rsidRPr="0073594C">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63</w:t>
      </w:r>
      <w:r w:rsidRPr="0073594C">
        <w:rPr>
          <w:rFonts w:ascii="Arial" w:hAnsi="Arial" w:cs="Arial"/>
          <w:b/>
          <w:bCs/>
          <w:lang w:val="en-US" w:eastAsia="zh-CN"/>
        </w:rPr>
        <w:t>.2</w:t>
      </w:r>
      <w:r w:rsidRPr="0073594C">
        <w:rPr>
          <w:rFonts w:ascii="Arial" w:hAnsi="Arial" w:cs="Arial"/>
          <w:b/>
          <w:bCs/>
          <w:lang w:val="en-US"/>
        </w:rPr>
        <w:t>.</w:t>
      </w:r>
      <w:r>
        <w:rPr>
          <w:rFonts w:ascii="Arial" w:hAnsi="Arial" w:cs="Arial"/>
          <w:b/>
          <w:bCs/>
          <w:lang w:val="en-US"/>
        </w:rPr>
        <w:t>1</w:t>
      </w:r>
      <w:r w:rsidRPr="0073594C">
        <w:rPr>
          <w:rFonts w:ascii="Arial" w:hAnsi="Arial" w:cs="Arial"/>
          <w:b/>
          <w:bCs/>
          <w:lang w:val="en-US"/>
        </w:rPr>
        <w:t xml:space="preserve">-2: Band </w:t>
      </w:r>
      <w:r w:rsidRPr="0073594C">
        <w:rPr>
          <w:rFonts w:ascii="Arial" w:hAnsi="Arial" w:cs="Arial"/>
          <w:b/>
          <w:bCs/>
          <w:lang w:val="en-US" w:eastAsia="zh-CN"/>
        </w:rPr>
        <w:t>n</w:t>
      </w:r>
      <w:r>
        <w:rPr>
          <w:rFonts w:ascii="Arial" w:hAnsi="Arial" w:cs="Arial"/>
          <w:b/>
          <w:bCs/>
          <w:lang w:val="en-US" w:eastAsia="zh-CN"/>
        </w:rPr>
        <w:t>40</w:t>
      </w:r>
      <w:r w:rsidRPr="0073594C">
        <w:rPr>
          <w:rFonts w:ascii="Arial" w:hAnsi="Arial" w:cs="Arial"/>
          <w:b/>
          <w:bCs/>
          <w:lang w:val="en-US"/>
        </w:rPr>
        <w:t xml:space="preserve"> and Band </w:t>
      </w:r>
      <w:r w:rsidRPr="0073594C">
        <w:rPr>
          <w:rFonts w:ascii="Arial" w:hAnsi="Arial" w:cs="Arial"/>
          <w:b/>
          <w:bCs/>
          <w:lang w:val="en-US" w:eastAsia="zh-CN"/>
        </w:rPr>
        <w:t>n</w:t>
      </w:r>
      <w:r>
        <w:rPr>
          <w:rFonts w:ascii="Arial" w:hAnsi="Arial" w:cs="Arial"/>
          <w:b/>
          <w:bCs/>
          <w:lang w:val="en-US" w:eastAsia="zh-CN"/>
        </w:rPr>
        <w:t>105</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harmonics and IMD products</w:t>
      </w:r>
    </w:p>
    <w:tbl>
      <w:tblPr>
        <w:tblW w:w="10060" w:type="dxa"/>
        <w:tblInd w:w="113" w:type="dxa"/>
        <w:tblLook w:val="04A0" w:firstRow="1" w:lastRow="0" w:firstColumn="1" w:lastColumn="0" w:noHBand="0" w:noVBand="1"/>
      </w:tblPr>
      <w:tblGrid>
        <w:gridCol w:w="2547"/>
        <w:gridCol w:w="1843"/>
        <w:gridCol w:w="1842"/>
        <w:gridCol w:w="1985"/>
        <w:gridCol w:w="1843"/>
      </w:tblGrid>
      <w:tr w:rsidR="00EA2B37" w:rsidRPr="0073594C" w14:paraId="7F979CF5" w14:textId="77777777" w:rsidTr="005A4037">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90D174" w14:textId="77777777" w:rsidR="00EA2B37" w:rsidRPr="0073594C" w:rsidRDefault="00EA2B37" w:rsidP="005A4037">
            <w:pPr>
              <w:spacing w:after="0"/>
              <w:rPr>
                <w:rFonts w:ascii="Arial" w:hAnsi="Arial" w:cs="Arial"/>
                <w:b/>
                <w:bCs/>
                <w:color w:val="000000"/>
                <w:sz w:val="18"/>
                <w:szCs w:val="18"/>
                <w:lang w:val="en-US" w:eastAsia="ja-JP"/>
              </w:rPr>
            </w:pPr>
            <w:r>
              <w:rPr>
                <w:rFonts w:ascii="Arial" w:hAnsi="Arial" w:cs="Arial"/>
                <w:b/>
                <w:bCs/>
                <w:color w:val="000000"/>
                <w:sz w:val="18"/>
                <w:szCs w:val="18"/>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5EC03A83" w14:textId="77777777" w:rsidR="00EA2B37" w:rsidRPr="0073594C" w:rsidRDefault="00EA2B37" w:rsidP="005A4037">
            <w:pPr>
              <w:spacing w:after="0"/>
              <w:jc w:val="center"/>
              <w:rPr>
                <w:rFonts w:ascii="Arial" w:hAnsi="Arial" w:cs="Arial"/>
                <w:b/>
                <w:bCs/>
                <w:color w:val="000000"/>
                <w:sz w:val="18"/>
                <w:szCs w:val="18"/>
                <w:lang w:val="en-US" w:eastAsia="ja-JP"/>
              </w:rPr>
            </w:pPr>
            <w:r>
              <w:rPr>
                <w:rFonts w:ascii="Arial" w:hAnsi="Arial" w:cs="Arial"/>
                <w:color w:val="000000"/>
                <w:sz w:val="16"/>
                <w:szCs w:val="16"/>
              </w:rPr>
              <w:t>2300</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0F919899" w14:textId="77777777" w:rsidR="00EA2B37" w:rsidRPr="0073594C" w:rsidRDefault="00EA2B37" w:rsidP="005A4037">
            <w:pPr>
              <w:spacing w:after="0"/>
              <w:jc w:val="center"/>
              <w:rPr>
                <w:rFonts w:ascii="Arial" w:hAnsi="Arial" w:cs="Arial"/>
                <w:b/>
                <w:bCs/>
                <w:color w:val="000000"/>
                <w:sz w:val="18"/>
                <w:szCs w:val="18"/>
                <w:lang w:val="en-US" w:eastAsia="ja-JP"/>
              </w:rPr>
            </w:pPr>
            <w:r>
              <w:rPr>
                <w:rFonts w:ascii="Arial" w:hAnsi="Arial" w:cs="Arial"/>
                <w:color w:val="000000"/>
                <w:sz w:val="16"/>
                <w:szCs w:val="16"/>
              </w:rPr>
              <w:t>2400</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5F97D35D" w14:textId="77777777" w:rsidR="00EA2B37" w:rsidRPr="0073594C" w:rsidRDefault="00EA2B37" w:rsidP="005A4037">
            <w:pPr>
              <w:spacing w:after="0"/>
              <w:jc w:val="center"/>
              <w:rPr>
                <w:rFonts w:ascii="Arial" w:hAnsi="Arial" w:cs="Arial"/>
                <w:b/>
                <w:bCs/>
                <w:color w:val="000000"/>
                <w:sz w:val="18"/>
                <w:szCs w:val="18"/>
                <w:lang w:val="en-US" w:eastAsia="ja-JP"/>
              </w:rPr>
            </w:pPr>
            <w:r>
              <w:rPr>
                <w:rFonts w:ascii="Arial" w:hAnsi="Arial" w:cs="Arial"/>
                <w:color w:val="000000"/>
                <w:sz w:val="16"/>
                <w:szCs w:val="16"/>
              </w:rPr>
              <w:t>663</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5E946FF3" w14:textId="77777777" w:rsidR="00EA2B37" w:rsidRPr="0073594C" w:rsidRDefault="00EA2B37" w:rsidP="005A4037">
            <w:pPr>
              <w:spacing w:after="0"/>
              <w:jc w:val="center"/>
              <w:rPr>
                <w:rFonts w:ascii="Arial" w:hAnsi="Arial" w:cs="Arial"/>
                <w:b/>
                <w:bCs/>
                <w:color w:val="000000"/>
                <w:sz w:val="18"/>
                <w:szCs w:val="18"/>
                <w:lang w:val="en-US" w:eastAsia="ja-JP"/>
              </w:rPr>
            </w:pPr>
            <w:r>
              <w:rPr>
                <w:rFonts w:ascii="Arial" w:hAnsi="Arial" w:cs="Arial"/>
                <w:color w:val="000000"/>
                <w:sz w:val="16"/>
                <w:szCs w:val="16"/>
              </w:rPr>
              <w:t>703</w:t>
            </w:r>
          </w:p>
        </w:tc>
      </w:tr>
      <w:tr w:rsidR="00EA2B37" w:rsidRPr="0073594C" w14:paraId="3A9E066D"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66D617B"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UL Frequency [MHz]</w:t>
            </w:r>
          </w:p>
        </w:tc>
        <w:tc>
          <w:tcPr>
            <w:tcW w:w="1843" w:type="dxa"/>
            <w:tcBorders>
              <w:top w:val="nil"/>
              <w:left w:val="nil"/>
              <w:bottom w:val="single" w:sz="4" w:space="0" w:color="auto"/>
              <w:right w:val="single" w:sz="4" w:space="0" w:color="auto"/>
            </w:tcBorders>
            <w:shd w:val="clear" w:color="auto" w:fill="auto"/>
            <w:noWrap/>
            <w:vAlign w:val="center"/>
          </w:tcPr>
          <w:p w14:paraId="5D419CE6"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2300</w:t>
            </w:r>
          </w:p>
        </w:tc>
        <w:tc>
          <w:tcPr>
            <w:tcW w:w="1842" w:type="dxa"/>
            <w:tcBorders>
              <w:top w:val="nil"/>
              <w:left w:val="nil"/>
              <w:bottom w:val="single" w:sz="4" w:space="0" w:color="auto"/>
              <w:right w:val="single" w:sz="4" w:space="0" w:color="auto"/>
            </w:tcBorders>
            <w:shd w:val="clear" w:color="auto" w:fill="auto"/>
            <w:noWrap/>
            <w:vAlign w:val="center"/>
          </w:tcPr>
          <w:p w14:paraId="392D0F14"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2400</w:t>
            </w:r>
          </w:p>
        </w:tc>
        <w:tc>
          <w:tcPr>
            <w:tcW w:w="1985" w:type="dxa"/>
            <w:tcBorders>
              <w:top w:val="nil"/>
              <w:left w:val="nil"/>
              <w:bottom w:val="single" w:sz="4" w:space="0" w:color="auto"/>
              <w:right w:val="single" w:sz="4" w:space="0" w:color="auto"/>
            </w:tcBorders>
            <w:shd w:val="clear" w:color="auto" w:fill="auto"/>
            <w:noWrap/>
            <w:vAlign w:val="center"/>
          </w:tcPr>
          <w:p w14:paraId="10A83ED8"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612</w:t>
            </w:r>
          </w:p>
        </w:tc>
        <w:tc>
          <w:tcPr>
            <w:tcW w:w="1843" w:type="dxa"/>
            <w:tcBorders>
              <w:top w:val="nil"/>
              <w:left w:val="nil"/>
              <w:bottom w:val="single" w:sz="4" w:space="0" w:color="auto"/>
              <w:right w:val="single" w:sz="4" w:space="0" w:color="auto"/>
            </w:tcBorders>
            <w:shd w:val="clear" w:color="auto" w:fill="auto"/>
            <w:noWrap/>
            <w:vAlign w:val="center"/>
          </w:tcPr>
          <w:p w14:paraId="217FB060"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652</w:t>
            </w:r>
          </w:p>
        </w:tc>
      </w:tr>
      <w:tr w:rsidR="00EA2B37" w:rsidRPr="0073594C" w14:paraId="3887F115"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B695C3D"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DL Frequency [MHz]</w:t>
            </w:r>
          </w:p>
        </w:tc>
        <w:tc>
          <w:tcPr>
            <w:tcW w:w="1843" w:type="dxa"/>
            <w:tcBorders>
              <w:top w:val="nil"/>
              <w:left w:val="nil"/>
              <w:bottom w:val="single" w:sz="4" w:space="0" w:color="auto"/>
              <w:right w:val="single" w:sz="4" w:space="0" w:color="auto"/>
            </w:tcBorders>
            <w:shd w:val="clear" w:color="auto" w:fill="auto"/>
            <w:noWrap/>
            <w:vAlign w:val="center"/>
          </w:tcPr>
          <w:p w14:paraId="7404656D"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fx_high|</w:t>
            </w:r>
          </w:p>
        </w:tc>
        <w:tc>
          <w:tcPr>
            <w:tcW w:w="1842" w:type="dxa"/>
            <w:tcBorders>
              <w:top w:val="nil"/>
              <w:left w:val="nil"/>
              <w:bottom w:val="single" w:sz="4" w:space="0" w:color="auto"/>
              <w:right w:val="single" w:sz="4" w:space="0" w:color="auto"/>
            </w:tcBorders>
            <w:shd w:val="clear" w:color="auto" w:fill="auto"/>
            <w:noWrap/>
            <w:vAlign w:val="center"/>
          </w:tcPr>
          <w:p w14:paraId="67B3FB8F"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fx_low|</w:t>
            </w:r>
          </w:p>
        </w:tc>
        <w:tc>
          <w:tcPr>
            <w:tcW w:w="1985" w:type="dxa"/>
            <w:tcBorders>
              <w:top w:val="nil"/>
              <w:left w:val="nil"/>
              <w:bottom w:val="single" w:sz="4" w:space="0" w:color="auto"/>
              <w:right w:val="single" w:sz="4" w:space="0" w:color="auto"/>
            </w:tcBorders>
            <w:shd w:val="clear" w:color="auto" w:fill="auto"/>
            <w:noWrap/>
            <w:vAlign w:val="center"/>
          </w:tcPr>
          <w:p w14:paraId="7EC68B9D"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fx_low|</w:t>
            </w:r>
          </w:p>
        </w:tc>
        <w:tc>
          <w:tcPr>
            <w:tcW w:w="1843" w:type="dxa"/>
            <w:tcBorders>
              <w:top w:val="nil"/>
              <w:left w:val="nil"/>
              <w:bottom w:val="single" w:sz="4" w:space="0" w:color="auto"/>
              <w:right w:val="single" w:sz="4" w:space="0" w:color="auto"/>
            </w:tcBorders>
            <w:shd w:val="clear" w:color="auto" w:fill="auto"/>
            <w:noWrap/>
            <w:vAlign w:val="center"/>
          </w:tcPr>
          <w:p w14:paraId="21E7111B"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fx_high|</w:t>
            </w:r>
          </w:p>
        </w:tc>
      </w:tr>
      <w:tr w:rsidR="00EA2B37" w:rsidRPr="0073594C" w14:paraId="54317542"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23875EA"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2nd order IMD products</w:t>
            </w:r>
          </w:p>
        </w:tc>
        <w:tc>
          <w:tcPr>
            <w:tcW w:w="1843" w:type="dxa"/>
            <w:tcBorders>
              <w:top w:val="nil"/>
              <w:left w:val="nil"/>
              <w:bottom w:val="single" w:sz="4" w:space="0" w:color="auto"/>
              <w:right w:val="single" w:sz="4" w:space="0" w:color="auto"/>
            </w:tcBorders>
            <w:shd w:val="clear" w:color="auto" w:fill="auto"/>
            <w:noWrap/>
            <w:vAlign w:val="center"/>
          </w:tcPr>
          <w:p w14:paraId="5B107031"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1737</w:t>
            </w:r>
          </w:p>
        </w:tc>
        <w:tc>
          <w:tcPr>
            <w:tcW w:w="1842" w:type="dxa"/>
            <w:tcBorders>
              <w:top w:val="nil"/>
              <w:left w:val="nil"/>
              <w:bottom w:val="single" w:sz="4" w:space="0" w:color="auto"/>
              <w:right w:val="single" w:sz="4" w:space="0" w:color="auto"/>
            </w:tcBorders>
            <w:shd w:val="clear" w:color="auto" w:fill="auto"/>
            <w:noWrap/>
            <w:vAlign w:val="center"/>
          </w:tcPr>
          <w:p w14:paraId="20ACEE01"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1597</w:t>
            </w:r>
          </w:p>
        </w:tc>
        <w:tc>
          <w:tcPr>
            <w:tcW w:w="1985" w:type="dxa"/>
            <w:tcBorders>
              <w:top w:val="nil"/>
              <w:left w:val="nil"/>
              <w:bottom w:val="single" w:sz="4" w:space="0" w:color="auto"/>
              <w:right w:val="single" w:sz="4" w:space="0" w:color="auto"/>
            </w:tcBorders>
            <w:shd w:val="clear" w:color="auto" w:fill="auto"/>
            <w:noWrap/>
            <w:vAlign w:val="center"/>
          </w:tcPr>
          <w:p w14:paraId="25336CEA"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2963</w:t>
            </w:r>
          </w:p>
        </w:tc>
        <w:tc>
          <w:tcPr>
            <w:tcW w:w="1843" w:type="dxa"/>
            <w:tcBorders>
              <w:top w:val="nil"/>
              <w:left w:val="nil"/>
              <w:bottom w:val="single" w:sz="4" w:space="0" w:color="auto"/>
              <w:right w:val="single" w:sz="4" w:space="0" w:color="auto"/>
            </w:tcBorders>
            <w:shd w:val="clear" w:color="auto" w:fill="auto"/>
            <w:noWrap/>
            <w:vAlign w:val="center"/>
          </w:tcPr>
          <w:p w14:paraId="40E60A99"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3103</w:t>
            </w:r>
          </w:p>
        </w:tc>
      </w:tr>
      <w:tr w:rsidR="00EA2B37" w:rsidRPr="0073594C" w14:paraId="5638AC32"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86C517A"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3E7E6965"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fy_high|</w:t>
            </w:r>
          </w:p>
        </w:tc>
        <w:tc>
          <w:tcPr>
            <w:tcW w:w="1842" w:type="dxa"/>
            <w:tcBorders>
              <w:top w:val="nil"/>
              <w:left w:val="nil"/>
              <w:bottom w:val="single" w:sz="4" w:space="0" w:color="auto"/>
              <w:right w:val="single" w:sz="4" w:space="0" w:color="auto"/>
            </w:tcBorders>
            <w:shd w:val="clear" w:color="auto" w:fill="auto"/>
            <w:noWrap/>
            <w:vAlign w:val="center"/>
          </w:tcPr>
          <w:p w14:paraId="129E2AC0"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fy_low|</w:t>
            </w:r>
          </w:p>
        </w:tc>
        <w:tc>
          <w:tcPr>
            <w:tcW w:w="1985" w:type="dxa"/>
            <w:tcBorders>
              <w:top w:val="nil"/>
              <w:left w:val="nil"/>
              <w:bottom w:val="single" w:sz="4" w:space="0" w:color="auto"/>
              <w:right w:val="single" w:sz="4" w:space="0" w:color="auto"/>
            </w:tcBorders>
            <w:shd w:val="clear" w:color="auto" w:fill="auto"/>
            <w:noWrap/>
            <w:vAlign w:val="center"/>
          </w:tcPr>
          <w:p w14:paraId="58DAC02B"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fx_high|</w:t>
            </w:r>
          </w:p>
        </w:tc>
        <w:tc>
          <w:tcPr>
            <w:tcW w:w="1843" w:type="dxa"/>
            <w:tcBorders>
              <w:top w:val="nil"/>
              <w:left w:val="nil"/>
              <w:bottom w:val="single" w:sz="4" w:space="0" w:color="auto"/>
              <w:right w:val="single" w:sz="4" w:space="0" w:color="auto"/>
            </w:tcBorders>
            <w:shd w:val="clear" w:color="auto" w:fill="auto"/>
            <w:noWrap/>
            <w:vAlign w:val="center"/>
          </w:tcPr>
          <w:p w14:paraId="5B0B2935"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 fx_low|</w:t>
            </w:r>
          </w:p>
        </w:tc>
      </w:tr>
      <w:tr w:rsidR="00EA2B37" w:rsidRPr="0073594C" w14:paraId="42B0B28F"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732E11D"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55F30567"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3897</w:t>
            </w:r>
          </w:p>
        </w:tc>
        <w:tc>
          <w:tcPr>
            <w:tcW w:w="1842" w:type="dxa"/>
            <w:tcBorders>
              <w:top w:val="nil"/>
              <w:left w:val="nil"/>
              <w:bottom w:val="single" w:sz="4" w:space="0" w:color="auto"/>
              <w:right w:val="single" w:sz="4" w:space="0" w:color="auto"/>
            </w:tcBorders>
            <w:shd w:val="clear" w:color="auto" w:fill="auto"/>
            <w:noWrap/>
            <w:vAlign w:val="center"/>
          </w:tcPr>
          <w:p w14:paraId="67232186"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4137</w:t>
            </w:r>
          </w:p>
        </w:tc>
        <w:tc>
          <w:tcPr>
            <w:tcW w:w="1985" w:type="dxa"/>
            <w:tcBorders>
              <w:top w:val="nil"/>
              <w:left w:val="nil"/>
              <w:bottom w:val="single" w:sz="4" w:space="0" w:color="auto"/>
              <w:right w:val="single" w:sz="4" w:space="0" w:color="auto"/>
            </w:tcBorders>
            <w:shd w:val="clear" w:color="auto" w:fill="auto"/>
            <w:noWrap/>
            <w:vAlign w:val="center"/>
          </w:tcPr>
          <w:p w14:paraId="49C9FB1B"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1074</w:t>
            </w:r>
          </w:p>
        </w:tc>
        <w:tc>
          <w:tcPr>
            <w:tcW w:w="1843" w:type="dxa"/>
            <w:tcBorders>
              <w:top w:val="nil"/>
              <w:left w:val="nil"/>
              <w:bottom w:val="single" w:sz="4" w:space="0" w:color="auto"/>
              <w:right w:val="single" w:sz="4" w:space="0" w:color="auto"/>
            </w:tcBorders>
            <w:shd w:val="clear" w:color="auto" w:fill="auto"/>
            <w:noWrap/>
            <w:vAlign w:val="center"/>
          </w:tcPr>
          <w:p w14:paraId="64B30416"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894</w:t>
            </w:r>
          </w:p>
        </w:tc>
      </w:tr>
      <w:tr w:rsidR="00EA2B37" w:rsidRPr="0073594C" w14:paraId="7C77D104"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FBEE760"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29BF1608"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fy_low|</w:t>
            </w:r>
          </w:p>
        </w:tc>
        <w:tc>
          <w:tcPr>
            <w:tcW w:w="1842" w:type="dxa"/>
            <w:tcBorders>
              <w:top w:val="nil"/>
              <w:left w:val="nil"/>
              <w:bottom w:val="single" w:sz="4" w:space="0" w:color="auto"/>
              <w:right w:val="single" w:sz="4" w:space="0" w:color="auto"/>
            </w:tcBorders>
            <w:shd w:val="clear" w:color="auto" w:fill="auto"/>
            <w:noWrap/>
            <w:vAlign w:val="center"/>
          </w:tcPr>
          <w:p w14:paraId="22BD07AD"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fy_high|</w:t>
            </w:r>
          </w:p>
        </w:tc>
        <w:tc>
          <w:tcPr>
            <w:tcW w:w="1985" w:type="dxa"/>
            <w:tcBorders>
              <w:top w:val="nil"/>
              <w:left w:val="nil"/>
              <w:bottom w:val="single" w:sz="4" w:space="0" w:color="auto"/>
              <w:right w:val="single" w:sz="4" w:space="0" w:color="auto"/>
            </w:tcBorders>
            <w:shd w:val="clear" w:color="auto" w:fill="auto"/>
            <w:noWrap/>
            <w:vAlign w:val="center"/>
          </w:tcPr>
          <w:p w14:paraId="48DC385C"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fx_low|</w:t>
            </w:r>
          </w:p>
        </w:tc>
        <w:tc>
          <w:tcPr>
            <w:tcW w:w="1843" w:type="dxa"/>
            <w:tcBorders>
              <w:top w:val="nil"/>
              <w:left w:val="nil"/>
              <w:bottom w:val="single" w:sz="4" w:space="0" w:color="auto"/>
              <w:right w:val="single" w:sz="4" w:space="0" w:color="auto"/>
            </w:tcBorders>
            <w:shd w:val="clear" w:color="auto" w:fill="auto"/>
            <w:noWrap/>
            <w:vAlign w:val="center"/>
          </w:tcPr>
          <w:p w14:paraId="436B0A52"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 fx_high|</w:t>
            </w:r>
          </w:p>
        </w:tc>
      </w:tr>
      <w:tr w:rsidR="00EA2B37" w:rsidRPr="0073594C" w14:paraId="3E50EB2F"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B9A6F81"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0EB474D1"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5263</w:t>
            </w:r>
          </w:p>
        </w:tc>
        <w:tc>
          <w:tcPr>
            <w:tcW w:w="1842" w:type="dxa"/>
            <w:tcBorders>
              <w:top w:val="nil"/>
              <w:left w:val="nil"/>
              <w:bottom w:val="single" w:sz="4" w:space="0" w:color="auto"/>
              <w:right w:val="single" w:sz="4" w:space="0" w:color="auto"/>
            </w:tcBorders>
            <w:shd w:val="clear" w:color="auto" w:fill="auto"/>
            <w:noWrap/>
            <w:vAlign w:val="center"/>
          </w:tcPr>
          <w:p w14:paraId="3BF23E4F"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5503</w:t>
            </w:r>
          </w:p>
        </w:tc>
        <w:tc>
          <w:tcPr>
            <w:tcW w:w="1985" w:type="dxa"/>
            <w:tcBorders>
              <w:top w:val="nil"/>
              <w:left w:val="nil"/>
              <w:bottom w:val="single" w:sz="4" w:space="0" w:color="auto"/>
              <w:right w:val="single" w:sz="4" w:space="0" w:color="auto"/>
            </w:tcBorders>
            <w:shd w:val="clear" w:color="auto" w:fill="auto"/>
            <w:noWrap/>
            <w:vAlign w:val="center"/>
          </w:tcPr>
          <w:p w14:paraId="574D2202" w14:textId="77777777" w:rsidR="00EA2B37" w:rsidRPr="00972815" w:rsidRDefault="00EA2B37" w:rsidP="005A4037">
            <w:pPr>
              <w:spacing w:after="0"/>
              <w:jc w:val="center"/>
              <w:rPr>
                <w:rFonts w:ascii="Arial" w:hAnsi="Arial" w:cs="Arial"/>
                <w:color w:val="000000"/>
                <w:sz w:val="18"/>
                <w:szCs w:val="18"/>
                <w:highlight w:val="yellow"/>
                <w:lang w:val="en-US" w:eastAsia="ja-JP"/>
              </w:rPr>
            </w:pPr>
            <w:r w:rsidRPr="00972815">
              <w:rPr>
                <w:rFonts w:ascii="Arial" w:hAnsi="Arial" w:cs="Arial"/>
                <w:color w:val="000000"/>
                <w:sz w:val="16"/>
                <w:szCs w:val="16"/>
                <w:highlight w:val="yellow"/>
              </w:rPr>
              <w:t>3626</w:t>
            </w:r>
          </w:p>
        </w:tc>
        <w:tc>
          <w:tcPr>
            <w:tcW w:w="1843" w:type="dxa"/>
            <w:tcBorders>
              <w:top w:val="nil"/>
              <w:left w:val="nil"/>
              <w:bottom w:val="single" w:sz="4" w:space="0" w:color="auto"/>
              <w:right w:val="single" w:sz="4" w:space="0" w:color="auto"/>
            </w:tcBorders>
            <w:shd w:val="clear" w:color="auto" w:fill="auto"/>
            <w:noWrap/>
            <w:vAlign w:val="center"/>
          </w:tcPr>
          <w:p w14:paraId="451E813D" w14:textId="77777777" w:rsidR="00EA2B37" w:rsidRPr="00972815" w:rsidRDefault="00EA2B37" w:rsidP="005A4037">
            <w:pPr>
              <w:spacing w:after="0"/>
              <w:jc w:val="center"/>
              <w:rPr>
                <w:rFonts w:ascii="Arial" w:hAnsi="Arial" w:cs="Arial"/>
                <w:color w:val="000000"/>
                <w:sz w:val="18"/>
                <w:szCs w:val="18"/>
                <w:highlight w:val="yellow"/>
                <w:lang w:val="en-US" w:eastAsia="ja-JP"/>
              </w:rPr>
            </w:pPr>
            <w:r w:rsidRPr="00972815">
              <w:rPr>
                <w:rFonts w:ascii="Arial" w:hAnsi="Arial" w:cs="Arial"/>
                <w:color w:val="000000"/>
                <w:sz w:val="16"/>
                <w:szCs w:val="16"/>
                <w:highlight w:val="yellow"/>
              </w:rPr>
              <w:t>3806</w:t>
            </w:r>
          </w:p>
        </w:tc>
      </w:tr>
      <w:tr w:rsidR="00EA2B37" w:rsidRPr="0073594C" w14:paraId="142AA39C"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15B44BD"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6568D841"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|3*fx_low –1* fy_high|</w:t>
            </w:r>
          </w:p>
        </w:tc>
        <w:tc>
          <w:tcPr>
            <w:tcW w:w="1842" w:type="dxa"/>
            <w:tcBorders>
              <w:top w:val="nil"/>
              <w:left w:val="nil"/>
              <w:bottom w:val="single" w:sz="4" w:space="0" w:color="auto"/>
              <w:right w:val="single" w:sz="4" w:space="0" w:color="auto"/>
            </w:tcBorders>
            <w:shd w:val="clear" w:color="auto" w:fill="auto"/>
            <w:noWrap/>
            <w:vAlign w:val="center"/>
          </w:tcPr>
          <w:p w14:paraId="023D2E67"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|3*fx_high – 1*fy_low|</w:t>
            </w:r>
          </w:p>
        </w:tc>
        <w:tc>
          <w:tcPr>
            <w:tcW w:w="1985" w:type="dxa"/>
            <w:tcBorders>
              <w:top w:val="nil"/>
              <w:left w:val="nil"/>
              <w:bottom w:val="single" w:sz="4" w:space="0" w:color="auto"/>
              <w:right w:val="single" w:sz="4" w:space="0" w:color="auto"/>
            </w:tcBorders>
            <w:shd w:val="clear" w:color="auto" w:fill="auto"/>
            <w:noWrap/>
            <w:vAlign w:val="center"/>
          </w:tcPr>
          <w:p w14:paraId="0029D168" w14:textId="77777777" w:rsidR="00EA2B37" w:rsidRPr="00763B7B" w:rsidRDefault="00EA2B37" w:rsidP="005A4037">
            <w:pPr>
              <w:spacing w:after="0"/>
              <w:jc w:val="center"/>
              <w:rPr>
                <w:rFonts w:ascii="Arial" w:hAnsi="Arial" w:cs="Arial"/>
                <w:color w:val="000000"/>
                <w:sz w:val="18"/>
                <w:szCs w:val="18"/>
                <w:highlight w:val="yellow"/>
                <w:lang w:val="en-US" w:eastAsia="ja-JP"/>
              </w:rPr>
            </w:pPr>
            <w:r>
              <w:rPr>
                <w:rFonts w:ascii="Arial" w:hAnsi="Arial" w:cs="Arial"/>
                <w:color w:val="000000"/>
                <w:sz w:val="16"/>
                <w:szCs w:val="16"/>
              </w:rPr>
              <w:t>|3*fy_low – 1*fx_high|</w:t>
            </w:r>
          </w:p>
        </w:tc>
        <w:tc>
          <w:tcPr>
            <w:tcW w:w="1843" w:type="dxa"/>
            <w:tcBorders>
              <w:top w:val="nil"/>
              <w:left w:val="nil"/>
              <w:bottom w:val="single" w:sz="4" w:space="0" w:color="auto"/>
              <w:right w:val="single" w:sz="4" w:space="0" w:color="auto"/>
            </w:tcBorders>
            <w:shd w:val="clear" w:color="auto" w:fill="auto"/>
            <w:noWrap/>
            <w:vAlign w:val="center"/>
          </w:tcPr>
          <w:p w14:paraId="5F5327CC" w14:textId="77777777" w:rsidR="00EA2B37" w:rsidRPr="00763B7B" w:rsidRDefault="00EA2B37" w:rsidP="005A4037">
            <w:pPr>
              <w:spacing w:after="0"/>
              <w:jc w:val="center"/>
              <w:rPr>
                <w:rFonts w:ascii="Arial" w:hAnsi="Arial" w:cs="Arial"/>
                <w:color w:val="000000"/>
                <w:sz w:val="18"/>
                <w:szCs w:val="18"/>
                <w:highlight w:val="yellow"/>
                <w:lang w:val="en-US" w:eastAsia="ja-JP"/>
              </w:rPr>
            </w:pPr>
            <w:r>
              <w:rPr>
                <w:rFonts w:ascii="Arial" w:hAnsi="Arial" w:cs="Arial"/>
                <w:color w:val="000000"/>
                <w:sz w:val="16"/>
                <w:szCs w:val="16"/>
              </w:rPr>
              <w:t>|3*fy_high – 1*fx_low|</w:t>
            </w:r>
          </w:p>
        </w:tc>
      </w:tr>
      <w:tr w:rsidR="00EA2B37" w:rsidRPr="0073594C" w14:paraId="64616927"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2D34D78"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Two-tone 4th order IMD products</w:t>
            </w:r>
          </w:p>
        </w:tc>
        <w:tc>
          <w:tcPr>
            <w:tcW w:w="1843" w:type="dxa"/>
            <w:tcBorders>
              <w:top w:val="nil"/>
              <w:left w:val="nil"/>
              <w:bottom w:val="single" w:sz="4" w:space="0" w:color="auto"/>
              <w:right w:val="single" w:sz="4" w:space="0" w:color="auto"/>
            </w:tcBorders>
            <w:shd w:val="clear" w:color="auto" w:fill="FFFFFF" w:themeFill="background1"/>
            <w:noWrap/>
            <w:vAlign w:val="center"/>
          </w:tcPr>
          <w:p w14:paraId="3F4FDE78"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6197</w:t>
            </w:r>
          </w:p>
        </w:tc>
        <w:tc>
          <w:tcPr>
            <w:tcW w:w="1842" w:type="dxa"/>
            <w:tcBorders>
              <w:top w:val="nil"/>
              <w:left w:val="nil"/>
              <w:bottom w:val="single" w:sz="4" w:space="0" w:color="auto"/>
              <w:right w:val="single" w:sz="4" w:space="0" w:color="auto"/>
            </w:tcBorders>
            <w:shd w:val="clear" w:color="auto" w:fill="auto"/>
            <w:noWrap/>
            <w:vAlign w:val="center"/>
          </w:tcPr>
          <w:p w14:paraId="76166E51"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6537</w:t>
            </w:r>
          </w:p>
        </w:tc>
        <w:tc>
          <w:tcPr>
            <w:tcW w:w="1985" w:type="dxa"/>
            <w:tcBorders>
              <w:top w:val="nil"/>
              <w:left w:val="nil"/>
              <w:bottom w:val="single" w:sz="4" w:space="0" w:color="auto"/>
              <w:right w:val="single" w:sz="4" w:space="0" w:color="auto"/>
            </w:tcBorders>
            <w:shd w:val="clear" w:color="auto" w:fill="auto"/>
            <w:noWrap/>
            <w:vAlign w:val="center"/>
          </w:tcPr>
          <w:p w14:paraId="559319A1"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411</w:t>
            </w:r>
          </w:p>
        </w:tc>
        <w:tc>
          <w:tcPr>
            <w:tcW w:w="1843" w:type="dxa"/>
            <w:tcBorders>
              <w:top w:val="nil"/>
              <w:left w:val="nil"/>
              <w:bottom w:val="single" w:sz="4" w:space="0" w:color="auto"/>
              <w:right w:val="single" w:sz="4" w:space="0" w:color="auto"/>
            </w:tcBorders>
            <w:shd w:val="clear" w:color="auto" w:fill="auto"/>
            <w:noWrap/>
            <w:vAlign w:val="center"/>
          </w:tcPr>
          <w:p w14:paraId="074B073D"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191</w:t>
            </w:r>
          </w:p>
        </w:tc>
      </w:tr>
      <w:tr w:rsidR="00EA2B37" w:rsidRPr="0073594C" w14:paraId="103C276C"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80BEDA4"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4CA85257"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–2* fy_high|</w:t>
            </w:r>
          </w:p>
        </w:tc>
        <w:tc>
          <w:tcPr>
            <w:tcW w:w="1842" w:type="dxa"/>
            <w:tcBorders>
              <w:top w:val="nil"/>
              <w:left w:val="nil"/>
              <w:bottom w:val="single" w:sz="4" w:space="0" w:color="auto"/>
              <w:right w:val="single" w:sz="4" w:space="0" w:color="auto"/>
            </w:tcBorders>
            <w:shd w:val="clear" w:color="auto" w:fill="auto"/>
            <w:noWrap/>
            <w:vAlign w:val="center"/>
          </w:tcPr>
          <w:p w14:paraId="706BC26C"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–2* fy_low|</w:t>
            </w:r>
          </w:p>
        </w:tc>
        <w:tc>
          <w:tcPr>
            <w:tcW w:w="1985" w:type="dxa"/>
            <w:tcBorders>
              <w:top w:val="nil"/>
              <w:left w:val="nil"/>
              <w:bottom w:val="single" w:sz="4" w:space="0" w:color="auto"/>
              <w:right w:val="single" w:sz="4" w:space="0" w:color="auto"/>
            </w:tcBorders>
            <w:shd w:val="clear" w:color="auto" w:fill="auto"/>
            <w:noWrap/>
            <w:vAlign w:val="center"/>
          </w:tcPr>
          <w:p w14:paraId="710E9BDF"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+2* fy_low|</w:t>
            </w:r>
          </w:p>
        </w:tc>
        <w:tc>
          <w:tcPr>
            <w:tcW w:w="1843" w:type="dxa"/>
            <w:tcBorders>
              <w:top w:val="nil"/>
              <w:left w:val="nil"/>
              <w:bottom w:val="single" w:sz="4" w:space="0" w:color="auto"/>
              <w:right w:val="single" w:sz="4" w:space="0" w:color="auto"/>
            </w:tcBorders>
            <w:shd w:val="clear" w:color="auto" w:fill="auto"/>
            <w:noWrap/>
            <w:vAlign w:val="center"/>
          </w:tcPr>
          <w:p w14:paraId="587EB6EB"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+2* fy_high|</w:t>
            </w:r>
          </w:p>
        </w:tc>
      </w:tr>
      <w:tr w:rsidR="00EA2B37" w:rsidRPr="0073594C" w14:paraId="28422E8D"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EC109BD"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7E9F77A4" w14:textId="77777777" w:rsidR="00EA2B37" w:rsidRPr="00972815" w:rsidRDefault="00EA2B37" w:rsidP="005A4037">
            <w:pPr>
              <w:spacing w:after="0"/>
              <w:jc w:val="center"/>
              <w:rPr>
                <w:rFonts w:ascii="Arial" w:hAnsi="Arial" w:cs="Arial"/>
                <w:color w:val="000000"/>
                <w:sz w:val="18"/>
                <w:szCs w:val="18"/>
                <w:highlight w:val="yellow"/>
                <w:lang w:val="en-US" w:eastAsia="ja-JP"/>
              </w:rPr>
            </w:pPr>
            <w:r w:rsidRPr="00972815">
              <w:rPr>
                <w:rFonts w:ascii="Arial" w:hAnsi="Arial" w:cs="Arial"/>
                <w:color w:val="000000"/>
                <w:sz w:val="16"/>
                <w:szCs w:val="16"/>
                <w:highlight w:val="yellow"/>
              </w:rPr>
              <w:t>3194</w:t>
            </w:r>
          </w:p>
        </w:tc>
        <w:tc>
          <w:tcPr>
            <w:tcW w:w="1842" w:type="dxa"/>
            <w:tcBorders>
              <w:top w:val="nil"/>
              <w:left w:val="nil"/>
              <w:bottom w:val="single" w:sz="4" w:space="0" w:color="auto"/>
              <w:right w:val="single" w:sz="4" w:space="0" w:color="auto"/>
            </w:tcBorders>
            <w:shd w:val="clear" w:color="auto" w:fill="auto"/>
            <w:noWrap/>
            <w:vAlign w:val="center"/>
          </w:tcPr>
          <w:p w14:paraId="46BDC2A4" w14:textId="77777777" w:rsidR="00EA2B37" w:rsidRPr="00972815" w:rsidRDefault="00EA2B37" w:rsidP="005A4037">
            <w:pPr>
              <w:spacing w:after="0"/>
              <w:jc w:val="center"/>
              <w:rPr>
                <w:rFonts w:ascii="Arial" w:hAnsi="Arial" w:cs="Arial"/>
                <w:color w:val="000000"/>
                <w:sz w:val="18"/>
                <w:szCs w:val="18"/>
                <w:highlight w:val="yellow"/>
                <w:lang w:val="en-US" w:eastAsia="ja-JP"/>
              </w:rPr>
            </w:pPr>
            <w:r w:rsidRPr="00972815">
              <w:rPr>
                <w:rFonts w:ascii="Arial" w:hAnsi="Arial" w:cs="Arial"/>
                <w:color w:val="000000"/>
                <w:sz w:val="16"/>
                <w:szCs w:val="16"/>
                <w:highlight w:val="yellow"/>
              </w:rPr>
              <w:t>3474</w:t>
            </w:r>
          </w:p>
        </w:tc>
        <w:tc>
          <w:tcPr>
            <w:tcW w:w="1985" w:type="dxa"/>
            <w:tcBorders>
              <w:top w:val="nil"/>
              <w:left w:val="nil"/>
              <w:bottom w:val="single" w:sz="4" w:space="0" w:color="auto"/>
              <w:right w:val="single" w:sz="4" w:space="0" w:color="auto"/>
            </w:tcBorders>
            <w:shd w:val="clear" w:color="auto" w:fill="auto"/>
            <w:noWrap/>
            <w:vAlign w:val="center"/>
          </w:tcPr>
          <w:p w14:paraId="78E0F55A"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5926</w:t>
            </w:r>
          </w:p>
        </w:tc>
        <w:tc>
          <w:tcPr>
            <w:tcW w:w="1843" w:type="dxa"/>
            <w:tcBorders>
              <w:top w:val="nil"/>
              <w:left w:val="nil"/>
              <w:bottom w:val="single" w:sz="4" w:space="0" w:color="auto"/>
              <w:right w:val="single" w:sz="4" w:space="0" w:color="auto"/>
            </w:tcBorders>
            <w:shd w:val="clear" w:color="auto" w:fill="auto"/>
            <w:noWrap/>
            <w:vAlign w:val="center"/>
          </w:tcPr>
          <w:p w14:paraId="69316D7C"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6206</w:t>
            </w:r>
          </w:p>
        </w:tc>
      </w:tr>
      <w:tr w:rsidR="00EA2B37" w:rsidRPr="0073594C" w14:paraId="53736CFC"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E009E68"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48C9C4B0"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|3*fx_low +1* fy_low|</w:t>
            </w:r>
          </w:p>
        </w:tc>
        <w:tc>
          <w:tcPr>
            <w:tcW w:w="1842" w:type="dxa"/>
            <w:tcBorders>
              <w:top w:val="nil"/>
              <w:left w:val="nil"/>
              <w:bottom w:val="single" w:sz="4" w:space="0" w:color="auto"/>
              <w:right w:val="single" w:sz="4" w:space="0" w:color="auto"/>
            </w:tcBorders>
            <w:shd w:val="clear" w:color="auto" w:fill="auto"/>
            <w:noWrap/>
            <w:vAlign w:val="center"/>
          </w:tcPr>
          <w:p w14:paraId="7F8B63A8"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|3*fx_high + 1*fy_high|</w:t>
            </w:r>
          </w:p>
        </w:tc>
        <w:tc>
          <w:tcPr>
            <w:tcW w:w="1985" w:type="dxa"/>
            <w:tcBorders>
              <w:top w:val="nil"/>
              <w:left w:val="nil"/>
              <w:bottom w:val="single" w:sz="4" w:space="0" w:color="auto"/>
              <w:right w:val="single" w:sz="4" w:space="0" w:color="auto"/>
            </w:tcBorders>
            <w:shd w:val="clear" w:color="auto" w:fill="auto"/>
            <w:noWrap/>
            <w:vAlign w:val="center"/>
          </w:tcPr>
          <w:p w14:paraId="217B2E6D"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|3*fy_low + 1*fx_low|</w:t>
            </w:r>
          </w:p>
        </w:tc>
        <w:tc>
          <w:tcPr>
            <w:tcW w:w="1843" w:type="dxa"/>
            <w:tcBorders>
              <w:top w:val="nil"/>
              <w:left w:val="nil"/>
              <w:bottom w:val="single" w:sz="4" w:space="0" w:color="auto"/>
              <w:right w:val="single" w:sz="4" w:space="0" w:color="auto"/>
            </w:tcBorders>
            <w:shd w:val="clear" w:color="auto" w:fill="auto"/>
            <w:noWrap/>
            <w:vAlign w:val="center"/>
          </w:tcPr>
          <w:p w14:paraId="0DB0D1F5"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|3*fy_high + 1*fx_high|</w:t>
            </w:r>
          </w:p>
        </w:tc>
      </w:tr>
      <w:tr w:rsidR="00EA2B37" w:rsidRPr="0073594C" w14:paraId="7C54EF95"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E28D63E"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4FAFC211"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7563</w:t>
            </w:r>
          </w:p>
        </w:tc>
        <w:tc>
          <w:tcPr>
            <w:tcW w:w="1842" w:type="dxa"/>
            <w:tcBorders>
              <w:top w:val="nil"/>
              <w:left w:val="nil"/>
              <w:bottom w:val="single" w:sz="4" w:space="0" w:color="auto"/>
              <w:right w:val="single" w:sz="4" w:space="0" w:color="auto"/>
            </w:tcBorders>
            <w:shd w:val="clear" w:color="auto" w:fill="auto"/>
            <w:noWrap/>
            <w:vAlign w:val="center"/>
          </w:tcPr>
          <w:p w14:paraId="24B4F333"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7903</w:t>
            </w:r>
          </w:p>
        </w:tc>
        <w:tc>
          <w:tcPr>
            <w:tcW w:w="1985" w:type="dxa"/>
            <w:tcBorders>
              <w:top w:val="nil"/>
              <w:left w:val="nil"/>
              <w:bottom w:val="single" w:sz="4" w:space="0" w:color="auto"/>
              <w:right w:val="single" w:sz="4" w:space="0" w:color="auto"/>
            </w:tcBorders>
            <w:shd w:val="clear" w:color="auto" w:fill="auto"/>
            <w:noWrap/>
            <w:vAlign w:val="center"/>
          </w:tcPr>
          <w:p w14:paraId="4CE2AA04"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4289</w:t>
            </w:r>
          </w:p>
        </w:tc>
        <w:tc>
          <w:tcPr>
            <w:tcW w:w="1843" w:type="dxa"/>
            <w:tcBorders>
              <w:top w:val="nil"/>
              <w:left w:val="nil"/>
              <w:bottom w:val="single" w:sz="4" w:space="0" w:color="auto"/>
              <w:right w:val="single" w:sz="4" w:space="0" w:color="auto"/>
            </w:tcBorders>
            <w:shd w:val="clear" w:color="auto" w:fill="auto"/>
            <w:noWrap/>
            <w:vAlign w:val="center"/>
          </w:tcPr>
          <w:p w14:paraId="2EA14807"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4509</w:t>
            </w:r>
          </w:p>
        </w:tc>
      </w:tr>
      <w:tr w:rsidR="00EA2B37" w:rsidRPr="0073594C" w14:paraId="690B67B3"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1782C6D"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5A4D30D5"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|fx_low – 4*fy_high|</w:t>
            </w:r>
          </w:p>
        </w:tc>
        <w:tc>
          <w:tcPr>
            <w:tcW w:w="1842" w:type="dxa"/>
            <w:tcBorders>
              <w:top w:val="nil"/>
              <w:left w:val="nil"/>
              <w:bottom w:val="single" w:sz="4" w:space="0" w:color="auto"/>
              <w:right w:val="single" w:sz="4" w:space="0" w:color="auto"/>
            </w:tcBorders>
            <w:shd w:val="clear" w:color="auto" w:fill="auto"/>
            <w:noWrap/>
            <w:vAlign w:val="center"/>
          </w:tcPr>
          <w:p w14:paraId="5E57300C"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|fx_high – 4*fy_low|</w:t>
            </w:r>
          </w:p>
        </w:tc>
        <w:tc>
          <w:tcPr>
            <w:tcW w:w="1985" w:type="dxa"/>
            <w:tcBorders>
              <w:top w:val="nil"/>
              <w:left w:val="nil"/>
              <w:bottom w:val="single" w:sz="4" w:space="0" w:color="auto"/>
              <w:right w:val="single" w:sz="4" w:space="0" w:color="auto"/>
            </w:tcBorders>
            <w:shd w:val="clear" w:color="auto" w:fill="auto"/>
            <w:noWrap/>
            <w:vAlign w:val="center"/>
          </w:tcPr>
          <w:p w14:paraId="51DB1FF0" w14:textId="77777777" w:rsidR="00EA2B37" w:rsidRPr="00865E93" w:rsidRDefault="00EA2B37" w:rsidP="005A4037">
            <w:pPr>
              <w:spacing w:after="0"/>
              <w:jc w:val="center"/>
              <w:rPr>
                <w:rFonts w:ascii="Arial" w:hAnsi="Arial" w:cs="Arial"/>
                <w:color w:val="000000"/>
                <w:sz w:val="18"/>
                <w:szCs w:val="18"/>
                <w:highlight w:val="yellow"/>
                <w:lang w:val="en-US" w:eastAsia="ja-JP"/>
              </w:rPr>
            </w:pPr>
            <w:r>
              <w:rPr>
                <w:rFonts w:ascii="Arial" w:hAnsi="Arial" w:cs="Arial"/>
                <w:color w:val="000000"/>
                <w:sz w:val="16"/>
                <w:szCs w:val="16"/>
              </w:rPr>
              <w:t>|fy_low – 4*fx_high|</w:t>
            </w:r>
          </w:p>
        </w:tc>
        <w:tc>
          <w:tcPr>
            <w:tcW w:w="1843" w:type="dxa"/>
            <w:tcBorders>
              <w:top w:val="nil"/>
              <w:left w:val="nil"/>
              <w:bottom w:val="single" w:sz="4" w:space="0" w:color="auto"/>
              <w:right w:val="single" w:sz="4" w:space="0" w:color="auto"/>
            </w:tcBorders>
            <w:shd w:val="clear" w:color="auto" w:fill="auto"/>
            <w:noWrap/>
            <w:vAlign w:val="center"/>
          </w:tcPr>
          <w:p w14:paraId="5E652363" w14:textId="77777777" w:rsidR="00EA2B37" w:rsidRPr="00865E93" w:rsidRDefault="00EA2B37" w:rsidP="005A4037">
            <w:pPr>
              <w:spacing w:after="0"/>
              <w:jc w:val="center"/>
              <w:rPr>
                <w:rFonts w:ascii="Arial" w:hAnsi="Arial" w:cs="Arial"/>
                <w:color w:val="000000"/>
                <w:sz w:val="18"/>
                <w:szCs w:val="18"/>
                <w:highlight w:val="yellow"/>
                <w:lang w:val="en-US" w:eastAsia="ja-JP"/>
              </w:rPr>
            </w:pPr>
            <w:r>
              <w:rPr>
                <w:rFonts w:ascii="Arial" w:hAnsi="Arial" w:cs="Arial"/>
                <w:color w:val="000000"/>
                <w:sz w:val="16"/>
                <w:szCs w:val="16"/>
              </w:rPr>
              <w:t>|fy_high – 4*fx_low|</w:t>
            </w:r>
          </w:p>
        </w:tc>
      </w:tr>
      <w:tr w:rsidR="00EA2B37" w:rsidRPr="0073594C" w14:paraId="0AC2C46C"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5963CF4"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1FAD514E"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512</w:t>
            </w:r>
          </w:p>
        </w:tc>
        <w:tc>
          <w:tcPr>
            <w:tcW w:w="1842" w:type="dxa"/>
            <w:tcBorders>
              <w:top w:val="nil"/>
              <w:left w:val="nil"/>
              <w:bottom w:val="single" w:sz="4" w:space="0" w:color="auto"/>
              <w:right w:val="single" w:sz="4" w:space="0" w:color="auto"/>
            </w:tcBorders>
            <w:shd w:val="clear" w:color="auto" w:fill="auto"/>
            <w:noWrap/>
            <w:vAlign w:val="center"/>
          </w:tcPr>
          <w:p w14:paraId="5714F021"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252</w:t>
            </w:r>
          </w:p>
        </w:tc>
        <w:tc>
          <w:tcPr>
            <w:tcW w:w="1985" w:type="dxa"/>
            <w:tcBorders>
              <w:top w:val="nil"/>
              <w:left w:val="nil"/>
              <w:bottom w:val="single" w:sz="4" w:space="0" w:color="auto"/>
              <w:right w:val="single" w:sz="4" w:space="0" w:color="auto"/>
            </w:tcBorders>
            <w:shd w:val="clear" w:color="auto" w:fill="auto"/>
            <w:noWrap/>
            <w:vAlign w:val="center"/>
          </w:tcPr>
          <w:p w14:paraId="594D172D"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8937</w:t>
            </w:r>
          </w:p>
        </w:tc>
        <w:tc>
          <w:tcPr>
            <w:tcW w:w="1843" w:type="dxa"/>
            <w:tcBorders>
              <w:top w:val="nil"/>
              <w:left w:val="nil"/>
              <w:bottom w:val="single" w:sz="4" w:space="0" w:color="auto"/>
              <w:right w:val="single" w:sz="4" w:space="0" w:color="auto"/>
            </w:tcBorders>
            <w:shd w:val="clear" w:color="auto" w:fill="auto"/>
            <w:noWrap/>
            <w:vAlign w:val="center"/>
          </w:tcPr>
          <w:p w14:paraId="7D7EF67B"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8497</w:t>
            </w:r>
          </w:p>
        </w:tc>
      </w:tr>
      <w:tr w:rsidR="00EA2B37" w:rsidRPr="0073594C" w14:paraId="187CCF2E"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CF620E6"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39590434"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- 3*fy_high|</w:t>
            </w:r>
          </w:p>
        </w:tc>
        <w:tc>
          <w:tcPr>
            <w:tcW w:w="1842" w:type="dxa"/>
            <w:tcBorders>
              <w:top w:val="nil"/>
              <w:left w:val="nil"/>
              <w:bottom w:val="single" w:sz="4" w:space="0" w:color="auto"/>
              <w:right w:val="single" w:sz="4" w:space="0" w:color="auto"/>
            </w:tcBorders>
            <w:shd w:val="clear" w:color="auto" w:fill="auto"/>
            <w:noWrap/>
            <w:vAlign w:val="center"/>
          </w:tcPr>
          <w:p w14:paraId="2703010E"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- 3*fy_low|</w:t>
            </w:r>
          </w:p>
        </w:tc>
        <w:tc>
          <w:tcPr>
            <w:tcW w:w="1985" w:type="dxa"/>
            <w:tcBorders>
              <w:top w:val="nil"/>
              <w:left w:val="nil"/>
              <w:bottom w:val="single" w:sz="4" w:space="0" w:color="auto"/>
              <w:right w:val="single" w:sz="4" w:space="0" w:color="auto"/>
            </w:tcBorders>
            <w:shd w:val="clear" w:color="auto" w:fill="auto"/>
            <w:noWrap/>
            <w:vAlign w:val="center"/>
          </w:tcPr>
          <w:p w14:paraId="394C3879"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- 3*fx_high|</w:t>
            </w:r>
          </w:p>
        </w:tc>
        <w:tc>
          <w:tcPr>
            <w:tcW w:w="1843" w:type="dxa"/>
            <w:tcBorders>
              <w:top w:val="nil"/>
              <w:left w:val="nil"/>
              <w:bottom w:val="single" w:sz="4" w:space="0" w:color="auto"/>
              <w:right w:val="single" w:sz="4" w:space="0" w:color="auto"/>
            </w:tcBorders>
            <w:shd w:val="clear" w:color="auto" w:fill="auto"/>
            <w:noWrap/>
            <w:vAlign w:val="center"/>
          </w:tcPr>
          <w:p w14:paraId="3C1F5140"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-3*fx_low|</w:t>
            </w:r>
          </w:p>
        </w:tc>
      </w:tr>
      <w:tr w:rsidR="00EA2B37" w:rsidRPr="0073594C" w14:paraId="0D4909C2"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724E3C4"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2D4297B1"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2491</w:t>
            </w:r>
          </w:p>
        </w:tc>
        <w:tc>
          <w:tcPr>
            <w:tcW w:w="1842" w:type="dxa"/>
            <w:tcBorders>
              <w:top w:val="nil"/>
              <w:left w:val="nil"/>
              <w:bottom w:val="single" w:sz="4" w:space="0" w:color="auto"/>
              <w:right w:val="single" w:sz="4" w:space="0" w:color="auto"/>
            </w:tcBorders>
            <w:shd w:val="clear" w:color="auto" w:fill="auto"/>
            <w:noWrap/>
            <w:vAlign w:val="center"/>
          </w:tcPr>
          <w:p w14:paraId="6EC231B2"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2811</w:t>
            </w:r>
          </w:p>
        </w:tc>
        <w:tc>
          <w:tcPr>
            <w:tcW w:w="1985" w:type="dxa"/>
            <w:tcBorders>
              <w:top w:val="nil"/>
              <w:left w:val="nil"/>
              <w:bottom w:val="single" w:sz="4" w:space="0" w:color="auto"/>
              <w:right w:val="single" w:sz="4" w:space="0" w:color="auto"/>
            </w:tcBorders>
            <w:shd w:val="clear" w:color="auto" w:fill="auto"/>
            <w:noWrap/>
            <w:vAlign w:val="center"/>
          </w:tcPr>
          <w:p w14:paraId="2AF9760C"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5874</w:t>
            </w:r>
          </w:p>
        </w:tc>
        <w:tc>
          <w:tcPr>
            <w:tcW w:w="1843" w:type="dxa"/>
            <w:tcBorders>
              <w:top w:val="nil"/>
              <w:left w:val="nil"/>
              <w:bottom w:val="single" w:sz="4" w:space="0" w:color="auto"/>
              <w:right w:val="single" w:sz="4" w:space="0" w:color="auto"/>
            </w:tcBorders>
            <w:shd w:val="clear" w:color="auto" w:fill="auto"/>
            <w:noWrap/>
            <w:vAlign w:val="center"/>
          </w:tcPr>
          <w:p w14:paraId="3F3271EB"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5494</w:t>
            </w:r>
          </w:p>
        </w:tc>
      </w:tr>
      <w:tr w:rsidR="00EA2B37" w:rsidRPr="0073594C" w14:paraId="596FF15A"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6081298"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3EBE371F"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|fx_low + 4*fy_low|</w:t>
            </w:r>
          </w:p>
        </w:tc>
        <w:tc>
          <w:tcPr>
            <w:tcW w:w="1842" w:type="dxa"/>
            <w:tcBorders>
              <w:top w:val="nil"/>
              <w:left w:val="nil"/>
              <w:bottom w:val="single" w:sz="4" w:space="0" w:color="auto"/>
              <w:right w:val="single" w:sz="4" w:space="0" w:color="auto"/>
            </w:tcBorders>
            <w:shd w:val="clear" w:color="auto" w:fill="auto"/>
            <w:noWrap/>
            <w:vAlign w:val="center"/>
          </w:tcPr>
          <w:p w14:paraId="22557B4D"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|fx_high + 4*fy_high|</w:t>
            </w:r>
          </w:p>
        </w:tc>
        <w:tc>
          <w:tcPr>
            <w:tcW w:w="1985" w:type="dxa"/>
            <w:tcBorders>
              <w:top w:val="nil"/>
              <w:left w:val="nil"/>
              <w:bottom w:val="single" w:sz="4" w:space="0" w:color="auto"/>
              <w:right w:val="single" w:sz="4" w:space="0" w:color="auto"/>
            </w:tcBorders>
            <w:shd w:val="clear" w:color="auto" w:fill="auto"/>
            <w:noWrap/>
            <w:vAlign w:val="center"/>
          </w:tcPr>
          <w:p w14:paraId="4468070C" w14:textId="77777777" w:rsidR="00EA2B37" w:rsidRPr="00865E93" w:rsidRDefault="00EA2B37" w:rsidP="005A4037">
            <w:pPr>
              <w:spacing w:after="0"/>
              <w:jc w:val="center"/>
              <w:rPr>
                <w:rFonts w:ascii="Arial" w:hAnsi="Arial" w:cs="Arial"/>
                <w:color w:val="000000"/>
                <w:sz w:val="18"/>
                <w:szCs w:val="18"/>
                <w:highlight w:val="yellow"/>
                <w:lang w:val="en-US" w:eastAsia="ja-JP"/>
              </w:rPr>
            </w:pPr>
            <w:r>
              <w:rPr>
                <w:rFonts w:ascii="Arial" w:hAnsi="Arial" w:cs="Arial"/>
                <w:color w:val="000000"/>
                <w:sz w:val="16"/>
                <w:szCs w:val="16"/>
              </w:rPr>
              <w:t>|fy_low + 4*fx_low|</w:t>
            </w:r>
          </w:p>
        </w:tc>
        <w:tc>
          <w:tcPr>
            <w:tcW w:w="1843" w:type="dxa"/>
            <w:tcBorders>
              <w:top w:val="nil"/>
              <w:left w:val="nil"/>
              <w:bottom w:val="single" w:sz="4" w:space="0" w:color="auto"/>
              <w:right w:val="single" w:sz="4" w:space="0" w:color="auto"/>
            </w:tcBorders>
            <w:shd w:val="clear" w:color="auto" w:fill="auto"/>
            <w:noWrap/>
            <w:vAlign w:val="center"/>
          </w:tcPr>
          <w:p w14:paraId="65E33B89" w14:textId="77777777" w:rsidR="00EA2B37" w:rsidRPr="00865E93" w:rsidRDefault="00EA2B37" w:rsidP="005A4037">
            <w:pPr>
              <w:spacing w:after="0"/>
              <w:jc w:val="center"/>
              <w:rPr>
                <w:rFonts w:ascii="Arial" w:hAnsi="Arial" w:cs="Arial"/>
                <w:color w:val="000000"/>
                <w:sz w:val="18"/>
                <w:szCs w:val="18"/>
                <w:highlight w:val="yellow"/>
                <w:lang w:val="en-US" w:eastAsia="ja-JP"/>
              </w:rPr>
            </w:pPr>
            <w:r>
              <w:rPr>
                <w:rFonts w:ascii="Arial" w:hAnsi="Arial" w:cs="Arial"/>
                <w:color w:val="000000"/>
                <w:sz w:val="16"/>
                <w:szCs w:val="16"/>
              </w:rPr>
              <w:t>|fy_high + 4*fx_high|</w:t>
            </w:r>
          </w:p>
        </w:tc>
      </w:tr>
      <w:tr w:rsidR="00EA2B37" w:rsidRPr="0073594C" w14:paraId="0CB52B0E"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68AE9D4"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0A394595"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4952</w:t>
            </w:r>
          </w:p>
        </w:tc>
        <w:tc>
          <w:tcPr>
            <w:tcW w:w="1842" w:type="dxa"/>
            <w:tcBorders>
              <w:top w:val="nil"/>
              <w:left w:val="nil"/>
              <w:bottom w:val="single" w:sz="4" w:space="0" w:color="auto"/>
              <w:right w:val="single" w:sz="4" w:space="0" w:color="auto"/>
            </w:tcBorders>
            <w:shd w:val="clear" w:color="auto" w:fill="auto"/>
            <w:noWrap/>
            <w:vAlign w:val="center"/>
          </w:tcPr>
          <w:p w14:paraId="522F1741"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5212</w:t>
            </w:r>
          </w:p>
        </w:tc>
        <w:tc>
          <w:tcPr>
            <w:tcW w:w="1985" w:type="dxa"/>
            <w:tcBorders>
              <w:top w:val="nil"/>
              <w:left w:val="nil"/>
              <w:bottom w:val="single" w:sz="4" w:space="0" w:color="auto"/>
              <w:right w:val="single" w:sz="4" w:space="0" w:color="auto"/>
            </w:tcBorders>
            <w:shd w:val="clear" w:color="auto" w:fill="auto"/>
            <w:noWrap/>
            <w:vAlign w:val="center"/>
          </w:tcPr>
          <w:p w14:paraId="739C064E"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9863</w:t>
            </w:r>
          </w:p>
        </w:tc>
        <w:tc>
          <w:tcPr>
            <w:tcW w:w="1843" w:type="dxa"/>
            <w:tcBorders>
              <w:top w:val="nil"/>
              <w:left w:val="nil"/>
              <w:bottom w:val="single" w:sz="4" w:space="0" w:color="auto"/>
              <w:right w:val="single" w:sz="4" w:space="0" w:color="auto"/>
            </w:tcBorders>
            <w:shd w:val="clear" w:color="auto" w:fill="auto"/>
            <w:noWrap/>
            <w:vAlign w:val="center"/>
          </w:tcPr>
          <w:p w14:paraId="43AADB8B"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10303</w:t>
            </w:r>
          </w:p>
        </w:tc>
      </w:tr>
      <w:tr w:rsidR="00EA2B37" w:rsidRPr="0073594C" w14:paraId="4142BFF5"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D417D79"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74774613"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+ 3*fy_low|</w:t>
            </w:r>
          </w:p>
        </w:tc>
        <w:tc>
          <w:tcPr>
            <w:tcW w:w="1842" w:type="dxa"/>
            <w:tcBorders>
              <w:top w:val="nil"/>
              <w:left w:val="nil"/>
              <w:bottom w:val="single" w:sz="4" w:space="0" w:color="auto"/>
              <w:right w:val="single" w:sz="4" w:space="0" w:color="auto"/>
            </w:tcBorders>
            <w:shd w:val="clear" w:color="auto" w:fill="auto"/>
            <w:noWrap/>
            <w:vAlign w:val="center"/>
          </w:tcPr>
          <w:p w14:paraId="1EC82CCF"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+ 3*fy_high|</w:t>
            </w:r>
          </w:p>
        </w:tc>
        <w:tc>
          <w:tcPr>
            <w:tcW w:w="1985" w:type="dxa"/>
            <w:tcBorders>
              <w:top w:val="nil"/>
              <w:left w:val="nil"/>
              <w:bottom w:val="single" w:sz="4" w:space="0" w:color="auto"/>
              <w:right w:val="single" w:sz="4" w:space="0" w:color="auto"/>
            </w:tcBorders>
            <w:shd w:val="clear" w:color="auto" w:fill="auto"/>
            <w:noWrap/>
            <w:vAlign w:val="center"/>
          </w:tcPr>
          <w:p w14:paraId="006BB5E1"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+ 3*fx_low|</w:t>
            </w:r>
          </w:p>
        </w:tc>
        <w:tc>
          <w:tcPr>
            <w:tcW w:w="1843" w:type="dxa"/>
            <w:tcBorders>
              <w:top w:val="nil"/>
              <w:left w:val="nil"/>
              <w:bottom w:val="single" w:sz="4" w:space="0" w:color="auto"/>
              <w:right w:val="single" w:sz="4" w:space="0" w:color="auto"/>
            </w:tcBorders>
            <w:shd w:val="clear" w:color="auto" w:fill="auto"/>
            <w:noWrap/>
            <w:vAlign w:val="center"/>
          </w:tcPr>
          <w:p w14:paraId="3F2D2073"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+ 3*fx_high|</w:t>
            </w:r>
          </w:p>
        </w:tc>
      </w:tr>
      <w:tr w:rsidR="00EA2B37" w:rsidRPr="0073594C" w14:paraId="204ACDAE"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8CAF9B0"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5DD9AD0D"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6589</w:t>
            </w:r>
          </w:p>
        </w:tc>
        <w:tc>
          <w:tcPr>
            <w:tcW w:w="1842" w:type="dxa"/>
            <w:tcBorders>
              <w:top w:val="nil"/>
              <w:left w:val="nil"/>
              <w:bottom w:val="single" w:sz="4" w:space="0" w:color="auto"/>
              <w:right w:val="single" w:sz="4" w:space="0" w:color="auto"/>
            </w:tcBorders>
            <w:shd w:val="clear" w:color="auto" w:fill="auto"/>
            <w:noWrap/>
            <w:vAlign w:val="center"/>
          </w:tcPr>
          <w:p w14:paraId="02D0BCF2"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6909</w:t>
            </w:r>
          </w:p>
        </w:tc>
        <w:tc>
          <w:tcPr>
            <w:tcW w:w="1985" w:type="dxa"/>
            <w:tcBorders>
              <w:top w:val="nil"/>
              <w:left w:val="nil"/>
              <w:bottom w:val="single" w:sz="4" w:space="0" w:color="auto"/>
              <w:right w:val="single" w:sz="4" w:space="0" w:color="auto"/>
            </w:tcBorders>
            <w:shd w:val="clear" w:color="auto" w:fill="auto"/>
            <w:noWrap/>
            <w:vAlign w:val="center"/>
          </w:tcPr>
          <w:p w14:paraId="1CED2EA3"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8226</w:t>
            </w:r>
          </w:p>
        </w:tc>
        <w:tc>
          <w:tcPr>
            <w:tcW w:w="1843" w:type="dxa"/>
            <w:tcBorders>
              <w:top w:val="nil"/>
              <w:left w:val="nil"/>
              <w:bottom w:val="single" w:sz="4" w:space="0" w:color="auto"/>
              <w:right w:val="single" w:sz="4" w:space="0" w:color="auto"/>
            </w:tcBorders>
            <w:shd w:val="clear" w:color="auto" w:fill="auto"/>
            <w:noWrap/>
            <w:vAlign w:val="center"/>
          </w:tcPr>
          <w:p w14:paraId="5222E8D3"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8606</w:t>
            </w:r>
          </w:p>
        </w:tc>
      </w:tr>
      <w:tr w:rsidR="00EA2B37" w:rsidRPr="0073594C" w14:paraId="1A8C9FF1" w14:textId="77777777" w:rsidTr="005A4037">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C15CAE" w14:textId="77777777" w:rsidR="00EA2B37" w:rsidRDefault="00EA2B37" w:rsidP="005A4037">
            <w:pPr>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450D828F" w14:textId="77777777" w:rsidR="00EA2B37" w:rsidRDefault="00EA2B37" w:rsidP="005A4037">
            <w:pPr>
              <w:spacing w:after="0"/>
              <w:jc w:val="center"/>
              <w:rPr>
                <w:rFonts w:ascii="Arial" w:hAnsi="Arial" w:cs="Arial"/>
                <w:color w:val="000000"/>
                <w:sz w:val="16"/>
                <w:szCs w:val="16"/>
              </w:rPr>
            </w:pPr>
            <w:r>
              <w:rPr>
                <w:rFonts w:ascii="Arial" w:hAnsi="Arial" w:cs="Arial"/>
                <w:color w:val="000000"/>
                <w:sz w:val="16"/>
                <w:szCs w:val="16"/>
              </w:rPr>
              <w:t>2300</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325691D3" w14:textId="77777777" w:rsidR="00EA2B37" w:rsidRDefault="00EA2B37" w:rsidP="005A4037">
            <w:pPr>
              <w:spacing w:after="0"/>
              <w:jc w:val="center"/>
              <w:rPr>
                <w:rFonts w:ascii="Arial" w:hAnsi="Arial" w:cs="Arial"/>
                <w:color w:val="000000"/>
                <w:sz w:val="16"/>
                <w:szCs w:val="16"/>
              </w:rPr>
            </w:pPr>
            <w:r>
              <w:rPr>
                <w:rFonts w:ascii="Arial" w:hAnsi="Arial" w:cs="Arial"/>
                <w:color w:val="000000"/>
                <w:sz w:val="16"/>
                <w:szCs w:val="16"/>
              </w:rPr>
              <w:t>2400</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3E251861" w14:textId="77777777" w:rsidR="00EA2B37" w:rsidRDefault="00EA2B37" w:rsidP="005A4037">
            <w:pPr>
              <w:spacing w:after="0"/>
              <w:jc w:val="center"/>
              <w:rPr>
                <w:rFonts w:ascii="Arial" w:hAnsi="Arial" w:cs="Arial"/>
                <w:color w:val="000000"/>
                <w:sz w:val="16"/>
                <w:szCs w:val="16"/>
              </w:rPr>
            </w:pPr>
            <w:r>
              <w:rPr>
                <w:rFonts w:ascii="Arial" w:hAnsi="Arial" w:cs="Arial"/>
                <w:color w:val="000000"/>
                <w:sz w:val="16"/>
                <w:szCs w:val="16"/>
              </w:rPr>
              <w:t>663</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30251B14" w14:textId="77777777" w:rsidR="00EA2B37" w:rsidRDefault="00EA2B37" w:rsidP="005A4037">
            <w:pPr>
              <w:spacing w:after="0"/>
              <w:jc w:val="center"/>
              <w:rPr>
                <w:rFonts w:ascii="Arial" w:hAnsi="Arial" w:cs="Arial"/>
                <w:color w:val="000000"/>
                <w:sz w:val="16"/>
                <w:szCs w:val="16"/>
              </w:rPr>
            </w:pPr>
            <w:r>
              <w:rPr>
                <w:rFonts w:ascii="Arial" w:hAnsi="Arial" w:cs="Arial"/>
                <w:color w:val="000000"/>
                <w:sz w:val="16"/>
                <w:szCs w:val="16"/>
              </w:rPr>
              <w:t>703</w:t>
            </w:r>
          </w:p>
        </w:tc>
      </w:tr>
    </w:tbl>
    <w:p w14:paraId="1FE09394" w14:textId="77777777" w:rsidR="00EA2B37" w:rsidRPr="0073594C" w:rsidRDefault="00EA2B37" w:rsidP="00EA2B37">
      <w:pPr>
        <w:rPr>
          <w:lang w:eastAsia="ko-KR"/>
        </w:rPr>
      </w:pPr>
    </w:p>
    <w:p w14:paraId="058A62FF" w14:textId="2484E658" w:rsidR="00EA2B37" w:rsidRPr="0073594C" w:rsidRDefault="00EA2B37" w:rsidP="00EA2B37">
      <w:pPr>
        <w:jc w:val="center"/>
        <w:rPr>
          <w:lang w:eastAsia="zh-CN"/>
        </w:rPr>
      </w:pPr>
      <w:r w:rsidRPr="0073594C">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63</w:t>
      </w:r>
      <w:r w:rsidRPr="0073594C">
        <w:rPr>
          <w:rFonts w:ascii="Arial" w:hAnsi="Arial" w:cs="Arial"/>
          <w:b/>
          <w:bCs/>
          <w:lang w:val="en-US" w:eastAsia="zh-CN"/>
        </w:rPr>
        <w:t>.2</w:t>
      </w:r>
      <w:r w:rsidRPr="0073594C">
        <w:rPr>
          <w:rFonts w:ascii="Arial" w:hAnsi="Arial" w:cs="Arial"/>
          <w:b/>
          <w:bCs/>
          <w:lang w:val="en-US"/>
        </w:rPr>
        <w:t>.</w:t>
      </w:r>
      <w:r>
        <w:rPr>
          <w:rFonts w:ascii="Arial" w:hAnsi="Arial" w:cs="Arial"/>
          <w:b/>
          <w:bCs/>
          <w:lang w:val="en-US"/>
        </w:rPr>
        <w:t>1</w:t>
      </w:r>
      <w:r w:rsidRPr="0073594C">
        <w:rPr>
          <w:rFonts w:ascii="Arial" w:hAnsi="Arial" w:cs="Arial"/>
          <w:b/>
          <w:bCs/>
          <w:lang w:val="en-US"/>
        </w:rPr>
        <w:t xml:space="preserve">-3: Band </w:t>
      </w:r>
      <w:r w:rsidRPr="0073594C">
        <w:rPr>
          <w:rFonts w:ascii="Arial" w:hAnsi="Arial" w:cs="Arial"/>
          <w:b/>
          <w:bCs/>
          <w:lang w:val="en-US" w:eastAsia="zh-CN"/>
        </w:rPr>
        <w:t>n</w:t>
      </w:r>
      <w:r>
        <w:rPr>
          <w:rFonts w:ascii="Arial" w:hAnsi="Arial" w:cs="Arial"/>
          <w:b/>
          <w:bCs/>
          <w:lang w:val="en-US" w:eastAsia="zh-CN"/>
        </w:rPr>
        <w:t>78</w:t>
      </w:r>
      <w:r w:rsidRPr="0073594C">
        <w:rPr>
          <w:rFonts w:ascii="Arial" w:hAnsi="Arial" w:cs="Arial"/>
          <w:b/>
          <w:bCs/>
          <w:lang w:val="en-US"/>
        </w:rPr>
        <w:t xml:space="preserve"> and Band </w:t>
      </w:r>
      <w:r w:rsidRPr="0073594C">
        <w:rPr>
          <w:rFonts w:ascii="Arial" w:hAnsi="Arial" w:cs="Arial"/>
          <w:b/>
          <w:bCs/>
          <w:lang w:val="en-US" w:eastAsia="zh-CN"/>
        </w:rPr>
        <w:t>n</w:t>
      </w:r>
      <w:r>
        <w:rPr>
          <w:rFonts w:ascii="Arial" w:hAnsi="Arial" w:cs="Arial"/>
          <w:b/>
          <w:bCs/>
          <w:lang w:val="en-US" w:eastAsia="zh-CN"/>
        </w:rPr>
        <w:t>105</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harmonics and IMD products</w:t>
      </w:r>
    </w:p>
    <w:tbl>
      <w:tblPr>
        <w:tblW w:w="10060" w:type="dxa"/>
        <w:tblInd w:w="113" w:type="dxa"/>
        <w:tblLook w:val="04A0" w:firstRow="1" w:lastRow="0" w:firstColumn="1" w:lastColumn="0" w:noHBand="0" w:noVBand="1"/>
      </w:tblPr>
      <w:tblGrid>
        <w:gridCol w:w="2547"/>
        <w:gridCol w:w="1843"/>
        <w:gridCol w:w="1842"/>
        <w:gridCol w:w="1985"/>
        <w:gridCol w:w="1843"/>
      </w:tblGrid>
      <w:tr w:rsidR="00EA2B37" w:rsidRPr="0073594C" w14:paraId="252C6D85" w14:textId="77777777" w:rsidTr="005A4037">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047607" w14:textId="77777777" w:rsidR="00EA2B37" w:rsidRPr="0073594C" w:rsidRDefault="00EA2B37" w:rsidP="005A4037">
            <w:pPr>
              <w:spacing w:after="0"/>
              <w:rPr>
                <w:rFonts w:ascii="Arial" w:hAnsi="Arial" w:cs="Arial"/>
                <w:b/>
                <w:bCs/>
                <w:color w:val="000000"/>
                <w:sz w:val="18"/>
                <w:szCs w:val="18"/>
                <w:lang w:val="en-US" w:eastAsia="ja-JP"/>
              </w:rPr>
            </w:pPr>
            <w:r>
              <w:rPr>
                <w:rFonts w:ascii="Arial" w:hAnsi="Arial" w:cs="Arial"/>
                <w:b/>
                <w:bCs/>
                <w:color w:val="000000"/>
                <w:sz w:val="18"/>
                <w:szCs w:val="18"/>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2B30B686" w14:textId="77777777" w:rsidR="00EA2B37" w:rsidRPr="0073594C" w:rsidRDefault="00EA2B37"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fx_low</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06D6ED34" w14:textId="77777777" w:rsidR="00EA2B37" w:rsidRPr="0073594C" w:rsidRDefault="00EA2B37"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fx_high</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7E56920B" w14:textId="77777777" w:rsidR="00EA2B37" w:rsidRPr="0073594C" w:rsidRDefault="00EA2B37"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fy_low</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5A2DAC00" w14:textId="77777777" w:rsidR="00EA2B37" w:rsidRPr="0073594C" w:rsidRDefault="00EA2B37"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fy_high</w:t>
            </w:r>
          </w:p>
        </w:tc>
      </w:tr>
      <w:tr w:rsidR="00EA2B37" w:rsidRPr="0073594C" w14:paraId="2D364B0D"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47241E9"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UL Frequency [MHz]</w:t>
            </w:r>
          </w:p>
        </w:tc>
        <w:tc>
          <w:tcPr>
            <w:tcW w:w="1843" w:type="dxa"/>
            <w:tcBorders>
              <w:top w:val="nil"/>
              <w:left w:val="nil"/>
              <w:bottom w:val="single" w:sz="4" w:space="0" w:color="auto"/>
              <w:right w:val="single" w:sz="4" w:space="0" w:color="auto"/>
            </w:tcBorders>
            <w:shd w:val="clear" w:color="auto" w:fill="auto"/>
            <w:noWrap/>
            <w:vAlign w:val="center"/>
          </w:tcPr>
          <w:p w14:paraId="1E576322"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3300</w:t>
            </w:r>
          </w:p>
        </w:tc>
        <w:tc>
          <w:tcPr>
            <w:tcW w:w="1842" w:type="dxa"/>
            <w:tcBorders>
              <w:top w:val="nil"/>
              <w:left w:val="nil"/>
              <w:bottom w:val="single" w:sz="4" w:space="0" w:color="auto"/>
              <w:right w:val="single" w:sz="4" w:space="0" w:color="auto"/>
            </w:tcBorders>
            <w:shd w:val="clear" w:color="auto" w:fill="auto"/>
            <w:noWrap/>
            <w:vAlign w:val="center"/>
          </w:tcPr>
          <w:p w14:paraId="1982E0E0"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3800</w:t>
            </w:r>
          </w:p>
        </w:tc>
        <w:tc>
          <w:tcPr>
            <w:tcW w:w="1985" w:type="dxa"/>
            <w:tcBorders>
              <w:top w:val="nil"/>
              <w:left w:val="nil"/>
              <w:bottom w:val="single" w:sz="4" w:space="0" w:color="auto"/>
              <w:right w:val="single" w:sz="4" w:space="0" w:color="auto"/>
            </w:tcBorders>
            <w:shd w:val="clear" w:color="auto" w:fill="auto"/>
            <w:noWrap/>
            <w:vAlign w:val="center"/>
          </w:tcPr>
          <w:p w14:paraId="4CF9BCD4"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663</w:t>
            </w:r>
          </w:p>
        </w:tc>
        <w:tc>
          <w:tcPr>
            <w:tcW w:w="1843" w:type="dxa"/>
            <w:tcBorders>
              <w:top w:val="nil"/>
              <w:left w:val="nil"/>
              <w:bottom w:val="single" w:sz="4" w:space="0" w:color="auto"/>
              <w:right w:val="single" w:sz="4" w:space="0" w:color="auto"/>
            </w:tcBorders>
            <w:shd w:val="clear" w:color="auto" w:fill="auto"/>
            <w:noWrap/>
            <w:vAlign w:val="center"/>
          </w:tcPr>
          <w:p w14:paraId="23CDE77C"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703</w:t>
            </w:r>
          </w:p>
        </w:tc>
      </w:tr>
      <w:tr w:rsidR="00EA2B37" w:rsidRPr="0073594C" w14:paraId="240CA0D5"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6EA04BF"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DL Frequency [MHz]</w:t>
            </w:r>
          </w:p>
        </w:tc>
        <w:tc>
          <w:tcPr>
            <w:tcW w:w="1843" w:type="dxa"/>
            <w:tcBorders>
              <w:top w:val="nil"/>
              <w:left w:val="nil"/>
              <w:bottom w:val="single" w:sz="4" w:space="0" w:color="auto"/>
              <w:right w:val="single" w:sz="4" w:space="0" w:color="auto"/>
            </w:tcBorders>
            <w:shd w:val="clear" w:color="auto" w:fill="auto"/>
            <w:noWrap/>
            <w:vAlign w:val="center"/>
          </w:tcPr>
          <w:p w14:paraId="2AC4D0C1"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3300</w:t>
            </w:r>
          </w:p>
        </w:tc>
        <w:tc>
          <w:tcPr>
            <w:tcW w:w="1842" w:type="dxa"/>
            <w:tcBorders>
              <w:top w:val="nil"/>
              <w:left w:val="nil"/>
              <w:bottom w:val="single" w:sz="4" w:space="0" w:color="auto"/>
              <w:right w:val="single" w:sz="4" w:space="0" w:color="auto"/>
            </w:tcBorders>
            <w:shd w:val="clear" w:color="auto" w:fill="auto"/>
            <w:noWrap/>
            <w:vAlign w:val="center"/>
          </w:tcPr>
          <w:p w14:paraId="5B894CE2"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3800</w:t>
            </w:r>
          </w:p>
        </w:tc>
        <w:tc>
          <w:tcPr>
            <w:tcW w:w="1985" w:type="dxa"/>
            <w:tcBorders>
              <w:top w:val="nil"/>
              <w:left w:val="nil"/>
              <w:bottom w:val="single" w:sz="4" w:space="0" w:color="auto"/>
              <w:right w:val="single" w:sz="4" w:space="0" w:color="auto"/>
            </w:tcBorders>
            <w:shd w:val="clear" w:color="auto" w:fill="auto"/>
            <w:noWrap/>
            <w:vAlign w:val="center"/>
          </w:tcPr>
          <w:p w14:paraId="3D5772F6"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612</w:t>
            </w:r>
          </w:p>
        </w:tc>
        <w:tc>
          <w:tcPr>
            <w:tcW w:w="1843" w:type="dxa"/>
            <w:tcBorders>
              <w:top w:val="nil"/>
              <w:left w:val="nil"/>
              <w:bottom w:val="single" w:sz="4" w:space="0" w:color="auto"/>
              <w:right w:val="single" w:sz="4" w:space="0" w:color="auto"/>
            </w:tcBorders>
            <w:shd w:val="clear" w:color="auto" w:fill="auto"/>
            <w:noWrap/>
            <w:vAlign w:val="center"/>
          </w:tcPr>
          <w:p w14:paraId="5EE220AE"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652</w:t>
            </w:r>
          </w:p>
        </w:tc>
      </w:tr>
      <w:tr w:rsidR="00EA2B37" w:rsidRPr="0073594C" w14:paraId="74CE874A"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382DB41"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2nd order IMD products</w:t>
            </w:r>
          </w:p>
        </w:tc>
        <w:tc>
          <w:tcPr>
            <w:tcW w:w="1843" w:type="dxa"/>
            <w:tcBorders>
              <w:top w:val="nil"/>
              <w:left w:val="nil"/>
              <w:bottom w:val="single" w:sz="4" w:space="0" w:color="auto"/>
              <w:right w:val="single" w:sz="4" w:space="0" w:color="auto"/>
            </w:tcBorders>
            <w:shd w:val="clear" w:color="auto" w:fill="auto"/>
            <w:noWrap/>
            <w:vAlign w:val="center"/>
          </w:tcPr>
          <w:p w14:paraId="1E221838"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fx_high|</w:t>
            </w:r>
          </w:p>
        </w:tc>
        <w:tc>
          <w:tcPr>
            <w:tcW w:w="1842" w:type="dxa"/>
            <w:tcBorders>
              <w:top w:val="nil"/>
              <w:left w:val="nil"/>
              <w:bottom w:val="single" w:sz="4" w:space="0" w:color="auto"/>
              <w:right w:val="single" w:sz="4" w:space="0" w:color="auto"/>
            </w:tcBorders>
            <w:shd w:val="clear" w:color="auto" w:fill="auto"/>
            <w:noWrap/>
            <w:vAlign w:val="center"/>
          </w:tcPr>
          <w:p w14:paraId="1D07DA63"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fx_low|</w:t>
            </w:r>
          </w:p>
        </w:tc>
        <w:tc>
          <w:tcPr>
            <w:tcW w:w="1985" w:type="dxa"/>
            <w:tcBorders>
              <w:top w:val="nil"/>
              <w:left w:val="nil"/>
              <w:bottom w:val="single" w:sz="4" w:space="0" w:color="auto"/>
              <w:right w:val="single" w:sz="4" w:space="0" w:color="auto"/>
            </w:tcBorders>
            <w:shd w:val="clear" w:color="auto" w:fill="auto"/>
            <w:noWrap/>
            <w:vAlign w:val="center"/>
          </w:tcPr>
          <w:p w14:paraId="5151CABA"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fx_low|</w:t>
            </w:r>
          </w:p>
        </w:tc>
        <w:tc>
          <w:tcPr>
            <w:tcW w:w="1843" w:type="dxa"/>
            <w:tcBorders>
              <w:top w:val="nil"/>
              <w:left w:val="nil"/>
              <w:bottom w:val="single" w:sz="4" w:space="0" w:color="auto"/>
              <w:right w:val="single" w:sz="4" w:space="0" w:color="auto"/>
            </w:tcBorders>
            <w:shd w:val="clear" w:color="auto" w:fill="auto"/>
            <w:noWrap/>
            <w:vAlign w:val="center"/>
          </w:tcPr>
          <w:p w14:paraId="49DB1557"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fx_high|</w:t>
            </w:r>
          </w:p>
        </w:tc>
      </w:tr>
      <w:tr w:rsidR="00EA2B37" w:rsidRPr="0073594C" w14:paraId="2878D0E7"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229162C"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6D446C39"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3137</w:t>
            </w:r>
          </w:p>
        </w:tc>
        <w:tc>
          <w:tcPr>
            <w:tcW w:w="1842" w:type="dxa"/>
            <w:tcBorders>
              <w:top w:val="nil"/>
              <w:left w:val="nil"/>
              <w:bottom w:val="single" w:sz="4" w:space="0" w:color="auto"/>
              <w:right w:val="single" w:sz="4" w:space="0" w:color="auto"/>
            </w:tcBorders>
            <w:shd w:val="clear" w:color="auto" w:fill="auto"/>
            <w:noWrap/>
            <w:vAlign w:val="center"/>
          </w:tcPr>
          <w:p w14:paraId="74F8C987"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2597</w:t>
            </w:r>
          </w:p>
        </w:tc>
        <w:tc>
          <w:tcPr>
            <w:tcW w:w="1985" w:type="dxa"/>
            <w:tcBorders>
              <w:top w:val="nil"/>
              <w:left w:val="nil"/>
              <w:bottom w:val="single" w:sz="4" w:space="0" w:color="auto"/>
              <w:right w:val="single" w:sz="4" w:space="0" w:color="auto"/>
            </w:tcBorders>
            <w:shd w:val="clear" w:color="auto" w:fill="auto"/>
            <w:noWrap/>
            <w:vAlign w:val="center"/>
          </w:tcPr>
          <w:p w14:paraId="075845F2"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3963</w:t>
            </w:r>
          </w:p>
        </w:tc>
        <w:tc>
          <w:tcPr>
            <w:tcW w:w="1843" w:type="dxa"/>
            <w:tcBorders>
              <w:top w:val="nil"/>
              <w:left w:val="nil"/>
              <w:bottom w:val="single" w:sz="4" w:space="0" w:color="auto"/>
              <w:right w:val="single" w:sz="4" w:space="0" w:color="auto"/>
            </w:tcBorders>
            <w:shd w:val="clear" w:color="auto" w:fill="auto"/>
            <w:noWrap/>
            <w:vAlign w:val="center"/>
          </w:tcPr>
          <w:p w14:paraId="607FF8CE"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4503</w:t>
            </w:r>
          </w:p>
        </w:tc>
      </w:tr>
      <w:tr w:rsidR="00EA2B37" w:rsidRPr="0073594C" w14:paraId="004B39AF"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DF2EE22"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2BA65B61"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fy_high|</w:t>
            </w:r>
          </w:p>
        </w:tc>
        <w:tc>
          <w:tcPr>
            <w:tcW w:w="1842" w:type="dxa"/>
            <w:tcBorders>
              <w:top w:val="nil"/>
              <w:left w:val="nil"/>
              <w:bottom w:val="single" w:sz="4" w:space="0" w:color="auto"/>
              <w:right w:val="single" w:sz="4" w:space="0" w:color="auto"/>
            </w:tcBorders>
            <w:shd w:val="clear" w:color="auto" w:fill="auto"/>
            <w:noWrap/>
            <w:vAlign w:val="center"/>
          </w:tcPr>
          <w:p w14:paraId="280C6797"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fy_low|</w:t>
            </w:r>
          </w:p>
        </w:tc>
        <w:tc>
          <w:tcPr>
            <w:tcW w:w="1985" w:type="dxa"/>
            <w:tcBorders>
              <w:top w:val="nil"/>
              <w:left w:val="nil"/>
              <w:bottom w:val="single" w:sz="4" w:space="0" w:color="auto"/>
              <w:right w:val="single" w:sz="4" w:space="0" w:color="auto"/>
            </w:tcBorders>
            <w:shd w:val="clear" w:color="auto" w:fill="auto"/>
            <w:noWrap/>
            <w:vAlign w:val="center"/>
          </w:tcPr>
          <w:p w14:paraId="7EEECD0A"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fx_high|</w:t>
            </w:r>
          </w:p>
        </w:tc>
        <w:tc>
          <w:tcPr>
            <w:tcW w:w="1843" w:type="dxa"/>
            <w:tcBorders>
              <w:top w:val="nil"/>
              <w:left w:val="nil"/>
              <w:bottom w:val="single" w:sz="4" w:space="0" w:color="auto"/>
              <w:right w:val="single" w:sz="4" w:space="0" w:color="auto"/>
            </w:tcBorders>
            <w:shd w:val="clear" w:color="auto" w:fill="auto"/>
            <w:noWrap/>
            <w:vAlign w:val="center"/>
          </w:tcPr>
          <w:p w14:paraId="2A3CF9E3"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 fx_low|</w:t>
            </w:r>
          </w:p>
        </w:tc>
      </w:tr>
      <w:tr w:rsidR="00EA2B37" w:rsidRPr="0073594C" w14:paraId="61E6FCF8"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0F0953C"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089A1484"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5897</w:t>
            </w:r>
          </w:p>
        </w:tc>
        <w:tc>
          <w:tcPr>
            <w:tcW w:w="1842" w:type="dxa"/>
            <w:tcBorders>
              <w:top w:val="nil"/>
              <w:left w:val="nil"/>
              <w:bottom w:val="single" w:sz="4" w:space="0" w:color="auto"/>
              <w:right w:val="single" w:sz="4" w:space="0" w:color="auto"/>
            </w:tcBorders>
            <w:shd w:val="clear" w:color="auto" w:fill="auto"/>
            <w:noWrap/>
            <w:vAlign w:val="center"/>
          </w:tcPr>
          <w:p w14:paraId="1A11B52B"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6937</w:t>
            </w:r>
          </w:p>
        </w:tc>
        <w:tc>
          <w:tcPr>
            <w:tcW w:w="1985" w:type="dxa"/>
            <w:tcBorders>
              <w:top w:val="nil"/>
              <w:left w:val="nil"/>
              <w:bottom w:val="single" w:sz="4" w:space="0" w:color="auto"/>
              <w:right w:val="single" w:sz="4" w:space="0" w:color="auto"/>
            </w:tcBorders>
            <w:shd w:val="clear" w:color="auto" w:fill="auto"/>
            <w:noWrap/>
            <w:vAlign w:val="center"/>
          </w:tcPr>
          <w:p w14:paraId="345FE25A" w14:textId="77777777" w:rsidR="00EA2B37" w:rsidRPr="00972815" w:rsidRDefault="00EA2B37" w:rsidP="005A4037">
            <w:pPr>
              <w:spacing w:after="0"/>
              <w:jc w:val="center"/>
              <w:rPr>
                <w:rFonts w:ascii="Arial" w:hAnsi="Arial" w:cs="Arial"/>
                <w:color w:val="000000"/>
                <w:sz w:val="18"/>
                <w:szCs w:val="18"/>
                <w:highlight w:val="yellow"/>
                <w:lang w:val="en-US" w:eastAsia="ja-JP"/>
              </w:rPr>
            </w:pPr>
            <w:r w:rsidRPr="00972815">
              <w:rPr>
                <w:rFonts w:ascii="Arial" w:hAnsi="Arial" w:cs="Arial"/>
                <w:color w:val="000000"/>
                <w:sz w:val="16"/>
                <w:szCs w:val="16"/>
                <w:highlight w:val="yellow"/>
              </w:rPr>
              <w:t>2474</w:t>
            </w:r>
          </w:p>
        </w:tc>
        <w:tc>
          <w:tcPr>
            <w:tcW w:w="1843" w:type="dxa"/>
            <w:tcBorders>
              <w:top w:val="nil"/>
              <w:left w:val="nil"/>
              <w:bottom w:val="single" w:sz="4" w:space="0" w:color="auto"/>
              <w:right w:val="single" w:sz="4" w:space="0" w:color="auto"/>
            </w:tcBorders>
            <w:shd w:val="clear" w:color="auto" w:fill="auto"/>
            <w:noWrap/>
            <w:vAlign w:val="center"/>
          </w:tcPr>
          <w:p w14:paraId="5D7B6538" w14:textId="77777777" w:rsidR="00EA2B37" w:rsidRPr="00972815" w:rsidRDefault="00EA2B37" w:rsidP="005A4037">
            <w:pPr>
              <w:spacing w:after="0"/>
              <w:jc w:val="center"/>
              <w:rPr>
                <w:rFonts w:ascii="Arial" w:hAnsi="Arial" w:cs="Arial"/>
                <w:color w:val="000000"/>
                <w:sz w:val="18"/>
                <w:szCs w:val="18"/>
                <w:highlight w:val="yellow"/>
                <w:lang w:val="en-US" w:eastAsia="ja-JP"/>
              </w:rPr>
            </w:pPr>
            <w:r w:rsidRPr="00972815">
              <w:rPr>
                <w:rFonts w:ascii="Arial" w:hAnsi="Arial" w:cs="Arial"/>
                <w:color w:val="000000"/>
                <w:sz w:val="16"/>
                <w:szCs w:val="16"/>
                <w:highlight w:val="yellow"/>
              </w:rPr>
              <w:t>1894</w:t>
            </w:r>
          </w:p>
        </w:tc>
      </w:tr>
      <w:tr w:rsidR="00EA2B37" w:rsidRPr="0073594C" w14:paraId="0F580076"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58397F2"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546927A8"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fy_low|</w:t>
            </w:r>
          </w:p>
        </w:tc>
        <w:tc>
          <w:tcPr>
            <w:tcW w:w="1842" w:type="dxa"/>
            <w:tcBorders>
              <w:top w:val="nil"/>
              <w:left w:val="nil"/>
              <w:bottom w:val="single" w:sz="4" w:space="0" w:color="auto"/>
              <w:right w:val="single" w:sz="4" w:space="0" w:color="auto"/>
            </w:tcBorders>
            <w:shd w:val="clear" w:color="auto" w:fill="auto"/>
            <w:noWrap/>
            <w:vAlign w:val="center"/>
          </w:tcPr>
          <w:p w14:paraId="612344E6"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fy_high|</w:t>
            </w:r>
          </w:p>
        </w:tc>
        <w:tc>
          <w:tcPr>
            <w:tcW w:w="1985" w:type="dxa"/>
            <w:tcBorders>
              <w:top w:val="nil"/>
              <w:left w:val="nil"/>
              <w:bottom w:val="single" w:sz="4" w:space="0" w:color="auto"/>
              <w:right w:val="single" w:sz="4" w:space="0" w:color="auto"/>
            </w:tcBorders>
            <w:shd w:val="clear" w:color="auto" w:fill="auto"/>
            <w:noWrap/>
            <w:vAlign w:val="center"/>
          </w:tcPr>
          <w:p w14:paraId="211728D6"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fx_low|</w:t>
            </w:r>
          </w:p>
        </w:tc>
        <w:tc>
          <w:tcPr>
            <w:tcW w:w="1843" w:type="dxa"/>
            <w:tcBorders>
              <w:top w:val="nil"/>
              <w:left w:val="nil"/>
              <w:bottom w:val="single" w:sz="4" w:space="0" w:color="auto"/>
              <w:right w:val="single" w:sz="4" w:space="0" w:color="auto"/>
            </w:tcBorders>
            <w:shd w:val="clear" w:color="auto" w:fill="auto"/>
            <w:noWrap/>
            <w:vAlign w:val="center"/>
          </w:tcPr>
          <w:p w14:paraId="10866832"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 fx_high|</w:t>
            </w:r>
          </w:p>
        </w:tc>
      </w:tr>
      <w:tr w:rsidR="00EA2B37" w:rsidRPr="0073594C" w14:paraId="371D4114"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E166E7B"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7D9946B0"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7263</w:t>
            </w:r>
          </w:p>
        </w:tc>
        <w:tc>
          <w:tcPr>
            <w:tcW w:w="1842" w:type="dxa"/>
            <w:tcBorders>
              <w:top w:val="nil"/>
              <w:left w:val="nil"/>
              <w:bottom w:val="single" w:sz="4" w:space="0" w:color="auto"/>
              <w:right w:val="single" w:sz="4" w:space="0" w:color="auto"/>
            </w:tcBorders>
            <w:shd w:val="clear" w:color="auto" w:fill="auto"/>
            <w:noWrap/>
            <w:vAlign w:val="center"/>
          </w:tcPr>
          <w:p w14:paraId="7C39BE40"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8303</w:t>
            </w:r>
          </w:p>
        </w:tc>
        <w:tc>
          <w:tcPr>
            <w:tcW w:w="1985" w:type="dxa"/>
            <w:tcBorders>
              <w:top w:val="nil"/>
              <w:left w:val="nil"/>
              <w:bottom w:val="single" w:sz="4" w:space="0" w:color="auto"/>
              <w:right w:val="single" w:sz="4" w:space="0" w:color="auto"/>
            </w:tcBorders>
            <w:shd w:val="clear" w:color="auto" w:fill="auto"/>
            <w:noWrap/>
            <w:vAlign w:val="center"/>
          </w:tcPr>
          <w:p w14:paraId="4E44A83E"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4626</w:t>
            </w:r>
          </w:p>
        </w:tc>
        <w:tc>
          <w:tcPr>
            <w:tcW w:w="1843" w:type="dxa"/>
            <w:tcBorders>
              <w:top w:val="nil"/>
              <w:left w:val="nil"/>
              <w:bottom w:val="single" w:sz="4" w:space="0" w:color="auto"/>
              <w:right w:val="single" w:sz="4" w:space="0" w:color="auto"/>
            </w:tcBorders>
            <w:shd w:val="clear" w:color="auto" w:fill="auto"/>
            <w:noWrap/>
            <w:vAlign w:val="center"/>
          </w:tcPr>
          <w:p w14:paraId="3AF72A44"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5206</w:t>
            </w:r>
          </w:p>
        </w:tc>
      </w:tr>
      <w:tr w:rsidR="00EA2B37" w:rsidRPr="0073594C" w14:paraId="54B659EE"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85675F4"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Two-tone 4th order IMD products</w:t>
            </w:r>
          </w:p>
        </w:tc>
        <w:tc>
          <w:tcPr>
            <w:tcW w:w="1843" w:type="dxa"/>
            <w:tcBorders>
              <w:top w:val="nil"/>
              <w:left w:val="nil"/>
              <w:bottom w:val="single" w:sz="4" w:space="0" w:color="auto"/>
              <w:right w:val="single" w:sz="4" w:space="0" w:color="auto"/>
            </w:tcBorders>
            <w:shd w:val="clear" w:color="auto" w:fill="FFFFFF" w:themeFill="background1"/>
            <w:noWrap/>
            <w:vAlign w:val="center"/>
          </w:tcPr>
          <w:p w14:paraId="27F7FBBE"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|3*fx_low –1* fy_high|</w:t>
            </w:r>
          </w:p>
        </w:tc>
        <w:tc>
          <w:tcPr>
            <w:tcW w:w="1842" w:type="dxa"/>
            <w:tcBorders>
              <w:top w:val="nil"/>
              <w:left w:val="nil"/>
              <w:bottom w:val="single" w:sz="4" w:space="0" w:color="auto"/>
              <w:right w:val="single" w:sz="4" w:space="0" w:color="auto"/>
            </w:tcBorders>
            <w:shd w:val="clear" w:color="auto" w:fill="auto"/>
            <w:noWrap/>
            <w:vAlign w:val="center"/>
          </w:tcPr>
          <w:p w14:paraId="6F81634A"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|3*fx_high – 1*fy_low|</w:t>
            </w:r>
          </w:p>
        </w:tc>
        <w:tc>
          <w:tcPr>
            <w:tcW w:w="1985" w:type="dxa"/>
            <w:tcBorders>
              <w:top w:val="nil"/>
              <w:left w:val="nil"/>
              <w:bottom w:val="single" w:sz="4" w:space="0" w:color="auto"/>
              <w:right w:val="single" w:sz="4" w:space="0" w:color="auto"/>
            </w:tcBorders>
            <w:shd w:val="clear" w:color="auto" w:fill="auto"/>
            <w:noWrap/>
            <w:vAlign w:val="center"/>
          </w:tcPr>
          <w:p w14:paraId="51CB01B9"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|3*fy_low – 1*fx_high|</w:t>
            </w:r>
          </w:p>
        </w:tc>
        <w:tc>
          <w:tcPr>
            <w:tcW w:w="1843" w:type="dxa"/>
            <w:tcBorders>
              <w:top w:val="nil"/>
              <w:left w:val="nil"/>
              <w:bottom w:val="single" w:sz="4" w:space="0" w:color="auto"/>
              <w:right w:val="single" w:sz="4" w:space="0" w:color="auto"/>
            </w:tcBorders>
            <w:shd w:val="clear" w:color="auto" w:fill="auto"/>
            <w:noWrap/>
            <w:vAlign w:val="center"/>
          </w:tcPr>
          <w:p w14:paraId="740DE926"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|3*fy_high – 1*fx_low|</w:t>
            </w:r>
          </w:p>
        </w:tc>
      </w:tr>
      <w:tr w:rsidR="00EA2B37" w:rsidRPr="0073594C" w14:paraId="3BEB93AF"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2A4D480"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387938EC"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9197</w:t>
            </w:r>
          </w:p>
        </w:tc>
        <w:tc>
          <w:tcPr>
            <w:tcW w:w="1842" w:type="dxa"/>
            <w:tcBorders>
              <w:top w:val="nil"/>
              <w:left w:val="nil"/>
              <w:bottom w:val="single" w:sz="4" w:space="0" w:color="auto"/>
              <w:right w:val="single" w:sz="4" w:space="0" w:color="auto"/>
            </w:tcBorders>
            <w:shd w:val="clear" w:color="auto" w:fill="auto"/>
            <w:noWrap/>
            <w:vAlign w:val="center"/>
          </w:tcPr>
          <w:p w14:paraId="1D898A7B"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10737</w:t>
            </w:r>
          </w:p>
        </w:tc>
        <w:tc>
          <w:tcPr>
            <w:tcW w:w="1985" w:type="dxa"/>
            <w:tcBorders>
              <w:top w:val="nil"/>
              <w:left w:val="nil"/>
              <w:bottom w:val="single" w:sz="4" w:space="0" w:color="auto"/>
              <w:right w:val="single" w:sz="4" w:space="0" w:color="auto"/>
            </w:tcBorders>
            <w:shd w:val="clear" w:color="auto" w:fill="auto"/>
            <w:noWrap/>
            <w:vAlign w:val="center"/>
          </w:tcPr>
          <w:p w14:paraId="409254DE" w14:textId="77777777" w:rsidR="00EA2B37" w:rsidRPr="00865E93" w:rsidRDefault="00EA2B37" w:rsidP="005A4037">
            <w:pPr>
              <w:spacing w:after="0"/>
              <w:jc w:val="center"/>
              <w:rPr>
                <w:rFonts w:ascii="Arial" w:hAnsi="Arial" w:cs="Arial"/>
                <w:color w:val="000000"/>
                <w:sz w:val="18"/>
                <w:szCs w:val="18"/>
                <w:highlight w:val="yellow"/>
                <w:lang w:val="en-US" w:eastAsia="ja-JP"/>
              </w:rPr>
            </w:pPr>
            <w:r>
              <w:rPr>
                <w:rFonts w:ascii="Arial" w:hAnsi="Arial" w:cs="Arial"/>
                <w:color w:val="000000"/>
                <w:sz w:val="16"/>
                <w:szCs w:val="16"/>
              </w:rPr>
              <w:t>1811</w:t>
            </w:r>
          </w:p>
        </w:tc>
        <w:tc>
          <w:tcPr>
            <w:tcW w:w="1843" w:type="dxa"/>
            <w:tcBorders>
              <w:top w:val="nil"/>
              <w:left w:val="nil"/>
              <w:bottom w:val="single" w:sz="4" w:space="0" w:color="auto"/>
              <w:right w:val="single" w:sz="4" w:space="0" w:color="auto"/>
            </w:tcBorders>
            <w:shd w:val="clear" w:color="auto" w:fill="auto"/>
            <w:noWrap/>
            <w:vAlign w:val="center"/>
          </w:tcPr>
          <w:p w14:paraId="48CEADBA" w14:textId="77777777" w:rsidR="00EA2B37" w:rsidRPr="00865E93" w:rsidRDefault="00EA2B37" w:rsidP="005A4037">
            <w:pPr>
              <w:spacing w:after="0"/>
              <w:jc w:val="center"/>
              <w:rPr>
                <w:rFonts w:ascii="Arial" w:hAnsi="Arial" w:cs="Arial"/>
                <w:color w:val="000000"/>
                <w:sz w:val="18"/>
                <w:szCs w:val="18"/>
                <w:highlight w:val="yellow"/>
                <w:lang w:val="en-US" w:eastAsia="ja-JP"/>
              </w:rPr>
            </w:pPr>
            <w:r>
              <w:rPr>
                <w:rFonts w:ascii="Arial" w:hAnsi="Arial" w:cs="Arial"/>
                <w:color w:val="000000"/>
                <w:sz w:val="16"/>
                <w:szCs w:val="16"/>
              </w:rPr>
              <w:t>1191</w:t>
            </w:r>
          </w:p>
        </w:tc>
      </w:tr>
      <w:tr w:rsidR="00EA2B37" w:rsidRPr="0073594C" w14:paraId="55B76720"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78D759E"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68E60E74"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–2* fy_high|</w:t>
            </w:r>
          </w:p>
        </w:tc>
        <w:tc>
          <w:tcPr>
            <w:tcW w:w="1842" w:type="dxa"/>
            <w:tcBorders>
              <w:top w:val="nil"/>
              <w:left w:val="nil"/>
              <w:bottom w:val="single" w:sz="4" w:space="0" w:color="auto"/>
              <w:right w:val="single" w:sz="4" w:space="0" w:color="auto"/>
            </w:tcBorders>
            <w:shd w:val="clear" w:color="auto" w:fill="auto"/>
            <w:noWrap/>
            <w:vAlign w:val="center"/>
          </w:tcPr>
          <w:p w14:paraId="5CC57319"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–2* fy_low|</w:t>
            </w:r>
          </w:p>
        </w:tc>
        <w:tc>
          <w:tcPr>
            <w:tcW w:w="1985" w:type="dxa"/>
            <w:tcBorders>
              <w:top w:val="nil"/>
              <w:left w:val="nil"/>
              <w:bottom w:val="single" w:sz="4" w:space="0" w:color="auto"/>
              <w:right w:val="single" w:sz="4" w:space="0" w:color="auto"/>
            </w:tcBorders>
            <w:shd w:val="clear" w:color="auto" w:fill="auto"/>
            <w:noWrap/>
            <w:vAlign w:val="center"/>
          </w:tcPr>
          <w:p w14:paraId="1DDD62B2"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+2* fy_low|</w:t>
            </w:r>
          </w:p>
        </w:tc>
        <w:tc>
          <w:tcPr>
            <w:tcW w:w="1843" w:type="dxa"/>
            <w:tcBorders>
              <w:top w:val="nil"/>
              <w:left w:val="nil"/>
              <w:bottom w:val="single" w:sz="4" w:space="0" w:color="auto"/>
              <w:right w:val="single" w:sz="4" w:space="0" w:color="auto"/>
            </w:tcBorders>
            <w:shd w:val="clear" w:color="auto" w:fill="auto"/>
            <w:noWrap/>
            <w:vAlign w:val="center"/>
          </w:tcPr>
          <w:p w14:paraId="51200D9F"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+2* fy_high|</w:t>
            </w:r>
          </w:p>
        </w:tc>
      </w:tr>
      <w:tr w:rsidR="00EA2B37" w:rsidRPr="0073594C" w14:paraId="71AC6E5D"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7FC12B5"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1C66B306"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5194</w:t>
            </w:r>
          </w:p>
        </w:tc>
        <w:tc>
          <w:tcPr>
            <w:tcW w:w="1842" w:type="dxa"/>
            <w:tcBorders>
              <w:top w:val="nil"/>
              <w:left w:val="nil"/>
              <w:bottom w:val="single" w:sz="4" w:space="0" w:color="auto"/>
              <w:right w:val="single" w:sz="4" w:space="0" w:color="auto"/>
            </w:tcBorders>
            <w:shd w:val="clear" w:color="auto" w:fill="auto"/>
            <w:noWrap/>
            <w:vAlign w:val="center"/>
          </w:tcPr>
          <w:p w14:paraId="2AEEBE07"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6274</w:t>
            </w:r>
          </w:p>
        </w:tc>
        <w:tc>
          <w:tcPr>
            <w:tcW w:w="1985" w:type="dxa"/>
            <w:tcBorders>
              <w:top w:val="nil"/>
              <w:left w:val="nil"/>
              <w:bottom w:val="single" w:sz="4" w:space="0" w:color="auto"/>
              <w:right w:val="single" w:sz="4" w:space="0" w:color="auto"/>
            </w:tcBorders>
            <w:shd w:val="clear" w:color="auto" w:fill="auto"/>
            <w:noWrap/>
            <w:vAlign w:val="center"/>
          </w:tcPr>
          <w:p w14:paraId="23FCEC02"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7926</w:t>
            </w:r>
          </w:p>
        </w:tc>
        <w:tc>
          <w:tcPr>
            <w:tcW w:w="1843" w:type="dxa"/>
            <w:tcBorders>
              <w:top w:val="nil"/>
              <w:left w:val="nil"/>
              <w:bottom w:val="single" w:sz="4" w:space="0" w:color="auto"/>
              <w:right w:val="single" w:sz="4" w:space="0" w:color="auto"/>
            </w:tcBorders>
            <w:shd w:val="clear" w:color="auto" w:fill="auto"/>
            <w:noWrap/>
            <w:vAlign w:val="center"/>
          </w:tcPr>
          <w:p w14:paraId="38F6DDEC"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9006</w:t>
            </w:r>
          </w:p>
        </w:tc>
      </w:tr>
      <w:tr w:rsidR="00EA2B37" w:rsidRPr="0073594C" w14:paraId="13BCC8A5"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F12D87F"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110883F0"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|3*fx_low +1* fy_low|</w:t>
            </w:r>
          </w:p>
        </w:tc>
        <w:tc>
          <w:tcPr>
            <w:tcW w:w="1842" w:type="dxa"/>
            <w:tcBorders>
              <w:top w:val="nil"/>
              <w:left w:val="nil"/>
              <w:bottom w:val="single" w:sz="4" w:space="0" w:color="auto"/>
              <w:right w:val="single" w:sz="4" w:space="0" w:color="auto"/>
            </w:tcBorders>
            <w:shd w:val="clear" w:color="auto" w:fill="auto"/>
            <w:noWrap/>
            <w:vAlign w:val="center"/>
          </w:tcPr>
          <w:p w14:paraId="0EBA5526"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|3*fx_high + 1*fy_high|</w:t>
            </w:r>
          </w:p>
        </w:tc>
        <w:tc>
          <w:tcPr>
            <w:tcW w:w="1985" w:type="dxa"/>
            <w:tcBorders>
              <w:top w:val="nil"/>
              <w:left w:val="nil"/>
              <w:bottom w:val="single" w:sz="4" w:space="0" w:color="auto"/>
              <w:right w:val="single" w:sz="4" w:space="0" w:color="auto"/>
            </w:tcBorders>
            <w:shd w:val="clear" w:color="auto" w:fill="auto"/>
            <w:noWrap/>
            <w:vAlign w:val="center"/>
          </w:tcPr>
          <w:p w14:paraId="1D6146CF"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|3*fy_low + 1*fx_low|</w:t>
            </w:r>
          </w:p>
        </w:tc>
        <w:tc>
          <w:tcPr>
            <w:tcW w:w="1843" w:type="dxa"/>
            <w:tcBorders>
              <w:top w:val="nil"/>
              <w:left w:val="nil"/>
              <w:bottom w:val="single" w:sz="4" w:space="0" w:color="auto"/>
              <w:right w:val="single" w:sz="4" w:space="0" w:color="auto"/>
            </w:tcBorders>
            <w:shd w:val="clear" w:color="auto" w:fill="auto"/>
            <w:noWrap/>
            <w:vAlign w:val="center"/>
          </w:tcPr>
          <w:p w14:paraId="37E628EC"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|3*fy_high + 1*fx_high|</w:t>
            </w:r>
          </w:p>
        </w:tc>
      </w:tr>
      <w:tr w:rsidR="00EA2B37" w:rsidRPr="0073594C" w14:paraId="4D17004A"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C6A0C6D"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1B6B8B11"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10563</w:t>
            </w:r>
          </w:p>
        </w:tc>
        <w:tc>
          <w:tcPr>
            <w:tcW w:w="1842" w:type="dxa"/>
            <w:tcBorders>
              <w:top w:val="nil"/>
              <w:left w:val="nil"/>
              <w:bottom w:val="single" w:sz="4" w:space="0" w:color="auto"/>
              <w:right w:val="single" w:sz="4" w:space="0" w:color="auto"/>
            </w:tcBorders>
            <w:shd w:val="clear" w:color="auto" w:fill="auto"/>
            <w:noWrap/>
            <w:vAlign w:val="center"/>
          </w:tcPr>
          <w:p w14:paraId="07C2BA02"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12103</w:t>
            </w:r>
          </w:p>
        </w:tc>
        <w:tc>
          <w:tcPr>
            <w:tcW w:w="1985" w:type="dxa"/>
            <w:tcBorders>
              <w:top w:val="nil"/>
              <w:left w:val="nil"/>
              <w:bottom w:val="single" w:sz="4" w:space="0" w:color="auto"/>
              <w:right w:val="single" w:sz="4" w:space="0" w:color="auto"/>
            </w:tcBorders>
            <w:shd w:val="clear" w:color="auto" w:fill="auto"/>
            <w:noWrap/>
            <w:vAlign w:val="center"/>
          </w:tcPr>
          <w:p w14:paraId="5466A65B"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5289</w:t>
            </w:r>
          </w:p>
        </w:tc>
        <w:tc>
          <w:tcPr>
            <w:tcW w:w="1843" w:type="dxa"/>
            <w:tcBorders>
              <w:top w:val="nil"/>
              <w:left w:val="nil"/>
              <w:bottom w:val="single" w:sz="4" w:space="0" w:color="auto"/>
              <w:right w:val="single" w:sz="4" w:space="0" w:color="auto"/>
            </w:tcBorders>
            <w:shd w:val="clear" w:color="auto" w:fill="auto"/>
            <w:noWrap/>
            <w:vAlign w:val="center"/>
          </w:tcPr>
          <w:p w14:paraId="0108E3C7"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5909</w:t>
            </w:r>
          </w:p>
        </w:tc>
      </w:tr>
      <w:tr w:rsidR="00EA2B37" w:rsidRPr="0073594C" w14:paraId="3DBDA612"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672FD2A"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0466F0E1"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|fx_low – 4*fy_high|</w:t>
            </w:r>
          </w:p>
        </w:tc>
        <w:tc>
          <w:tcPr>
            <w:tcW w:w="1842" w:type="dxa"/>
            <w:tcBorders>
              <w:top w:val="nil"/>
              <w:left w:val="nil"/>
              <w:bottom w:val="single" w:sz="4" w:space="0" w:color="auto"/>
              <w:right w:val="single" w:sz="4" w:space="0" w:color="auto"/>
            </w:tcBorders>
            <w:shd w:val="clear" w:color="auto" w:fill="auto"/>
            <w:noWrap/>
            <w:vAlign w:val="center"/>
          </w:tcPr>
          <w:p w14:paraId="7C339930"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|fx_high – 4*fy_low|</w:t>
            </w:r>
          </w:p>
        </w:tc>
        <w:tc>
          <w:tcPr>
            <w:tcW w:w="1985" w:type="dxa"/>
            <w:tcBorders>
              <w:top w:val="nil"/>
              <w:left w:val="nil"/>
              <w:bottom w:val="single" w:sz="4" w:space="0" w:color="auto"/>
              <w:right w:val="single" w:sz="4" w:space="0" w:color="auto"/>
            </w:tcBorders>
            <w:shd w:val="clear" w:color="auto" w:fill="auto"/>
            <w:noWrap/>
            <w:vAlign w:val="center"/>
          </w:tcPr>
          <w:p w14:paraId="6288C224"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4*fx_high|</w:t>
            </w:r>
          </w:p>
        </w:tc>
        <w:tc>
          <w:tcPr>
            <w:tcW w:w="1843" w:type="dxa"/>
            <w:tcBorders>
              <w:top w:val="nil"/>
              <w:left w:val="nil"/>
              <w:bottom w:val="single" w:sz="4" w:space="0" w:color="auto"/>
              <w:right w:val="single" w:sz="4" w:space="0" w:color="auto"/>
            </w:tcBorders>
            <w:shd w:val="clear" w:color="auto" w:fill="auto"/>
            <w:noWrap/>
            <w:vAlign w:val="center"/>
          </w:tcPr>
          <w:p w14:paraId="338CDB16"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4*fx_low|</w:t>
            </w:r>
          </w:p>
        </w:tc>
      </w:tr>
      <w:tr w:rsidR="00EA2B37" w:rsidRPr="0073594C" w14:paraId="4DF7E29E"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F98DA87"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16044CA8"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488</w:t>
            </w:r>
          </w:p>
        </w:tc>
        <w:tc>
          <w:tcPr>
            <w:tcW w:w="1842" w:type="dxa"/>
            <w:tcBorders>
              <w:top w:val="nil"/>
              <w:left w:val="nil"/>
              <w:bottom w:val="single" w:sz="4" w:space="0" w:color="auto"/>
              <w:right w:val="single" w:sz="4" w:space="0" w:color="auto"/>
            </w:tcBorders>
            <w:shd w:val="clear" w:color="auto" w:fill="auto"/>
            <w:noWrap/>
            <w:vAlign w:val="center"/>
          </w:tcPr>
          <w:p w14:paraId="3DFD73D1"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1148</w:t>
            </w:r>
          </w:p>
        </w:tc>
        <w:tc>
          <w:tcPr>
            <w:tcW w:w="1985" w:type="dxa"/>
            <w:tcBorders>
              <w:top w:val="nil"/>
              <w:left w:val="nil"/>
              <w:bottom w:val="single" w:sz="4" w:space="0" w:color="auto"/>
              <w:right w:val="single" w:sz="4" w:space="0" w:color="auto"/>
            </w:tcBorders>
            <w:shd w:val="clear" w:color="auto" w:fill="auto"/>
            <w:noWrap/>
            <w:vAlign w:val="center"/>
          </w:tcPr>
          <w:p w14:paraId="3F50E7E7"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14537</w:t>
            </w:r>
          </w:p>
        </w:tc>
        <w:tc>
          <w:tcPr>
            <w:tcW w:w="1843" w:type="dxa"/>
            <w:tcBorders>
              <w:top w:val="nil"/>
              <w:left w:val="nil"/>
              <w:bottom w:val="single" w:sz="4" w:space="0" w:color="auto"/>
              <w:right w:val="single" w:sz="4" w:space="0" w:color="auto"/>
            </w:tcBorders>
            <w:shd w:val="clear" w:color="auto" w:fill="auto"/>
            <w:noWrap/>
            <w:vAlign w:val="center"/>
          </w:tcPr>
          <w:p w14:paraId="1DDD4DA1"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12497</w:t>
            </w:r>
          </w:p>
        </w:tc>
      </w:tr>
      <w:tr w:rsidR="00EA2B37" w:rsidRPr="0073594C" w14:paraId="624EA901"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9BDAC07"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3C7D6036"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- 3*fy_high|</w:t>
            </w:r>
          </w:p>
        </w:tc>
        <w:tc>
          <w:tcPr>
            <w:tcW w:w="1842" w:type="dxa"/>
            <w:tcBorders>
              <w:top w:val="nil"/>
              <w:left w:val="nil"/>
              <w:bottom w:val="single" w:sz="4" w:space="0" w:color="auto"/>
              <w:right w:val="single" w:sz="4" w:space="0" w:color="auto"/>
            </w:tcBorders>
            <w:shd w:val="clear" w:color="auto" w:fill="auto"/>
            <w:noWrap/>
            <w:vAlign w:val="center"/>
          </w:tcPr>
          <w:p w14:paraId="30E0BF06"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- 3*fy_low|</w:t>
            </w:r>
          </w:p>
        </w:tc>
        <w:tc>
          <w:tcPr>
            <w:tcW w:w="1985" w:type="dxa"/>
            <w:tcBorders>
              <w:top w:val="nil"/>
              <w:left w:val="nil"/>
              <w:bottom w:val="single" w:sz="4" w:space="0" w:color="auto"/>
              <w:right w:val="single" w:sz="4" w:space="0" w:color="auto"/>
            </w:tcBorders>
            <w:shd w:val="clear" w:color="auto" w:fill="auto"/>
            <w:noWrap/>
            <w:vAlign w:val="center"/>
          </w:tcPr>
          <w:p w14:paraId="390D26FE"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- 3*fx_high|</w:t>
            </w:r>
          </w:p>
        </w:tc>
        <w:tc>
          <w:tcPr>
            <w:tcW w:w="1843" w:type="dxa"/>
            <w:tcBorders>
              <w:top w:val="nil"/>
              <w:left w:val="nil"/>
              <w:bottom w:val="single" w:sz="4" w:space="0" w:color="auto"/>
              <w:right w:val="single" w:sz="4" w:space="0" w:color="auto"/>
            </w:tcBorders>
            <w:shd w:val="clear" w:color="auto" w:fill="auto"/>
            <w:noWrap/>
            <w:vAlign w:val="center"/>
          </w:tcPr>
          <w:p w14:paraId="489DA1A2"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-3*fx_low|</w:t>
            </w:r>
          </w:p>
        </w:tc>
      </w:tr>
      <w:tr w:rsidR="00EA2B37" w:rsidRPr="0073594C" w14:paraId="37D295DB"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EB66D71"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37917F56"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4491</w:t>
            </w:r>
          </w:p>
        </w:tc>
        <w:tc>
          <w:tcPr>
            <w:tcW w:w="1842" w:type="dxa"/>
            <w:tcBorders>
              <w:top w:val="nil"/>
              <w:left w:val="nil"/>
              <w:bottom w:val="single" w:sz="4" w:space="0" w:color="auto"/>
              <w:right w:val="single" w:sz="4" w:space="0" w:color="auto"/>
            </w:tcBorders>
            <w:shd w:val="clear" w:color="auto" w:fill="auto"/>
            <w:noWrap/>
            <w:vAlign w:val="center"/>
          </w:tcPr>
          <w:p w14:paraId="63CEE6AC"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5611</w:t>
            </w:r>
          </w:p>
        </w:tc>
        <w:tc>
          <w:tcPr>
            <w:tcW w:w="1985" w:type="dxa"/>
            <w:tcBorders>
              <w:top w:val="nil"/>
              <w:left w:val="nil"/>
              <w:bottom w:val="single" w:sz="4" w:space="0" w:color="auto"/>
              <w:right w:val="single" w:sz="4" w:space="0" w:color="auto"/>
            </w:tcBorders>
            <w:shd w:val="clear" w:color="auto" w:fill="auto"/>
            <w:noWrap/>
            <w:vAlign w:val="center"/>
          </w:tcPr>
          <w:p w14:paraId="13744BEC"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10074</w:t>
            </w:r>
          </w:p>
        </w:tc>
        <w:tc>
          <w:tcPr>
            <w:tcW w:w="1843" w:type="dxa"/>
            <w:tcBorders>
              <w:top w:val="nil"/>
              <w:left w:val="nil"/>
              <w:bottom w:val="single" w:sz="4" w:space="0" w:color="auto"/>
              <w:right w:val="single" w:sz="4" w:space="0" w:color="auto"/>
            </w:tcBorders>
            <w:shd w:val="clear" w:color="auto" w:fill="auto"/>
            <w:noWrap/>
            <w:vAlign w:val="center"/>
          </w:tcPr>
          <w:p w14:paraId="6F9164BD"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8494</w:t>
            </w:r>
          </w:p>
        </w:tc>
      </w:tr>
      <w:tr w:rsidR="00EA2B37" w:rsidRPr="0073594C" w14:paraId="706380C3"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4CBBB51"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36DDD437"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|fx_low + 4*fy_low|</w:t>
            </w:r>
          </w:p>
        </w:tc>
        <w:tc>
          <w:tcPr>
            <w:tcW w:w="1842" w:type="dxa"/>
            <w:tcBorders>
              <w:top w:val="nil"/>
              <w:left w:val="nil"/>
              <w:bottom w:val="single" w:sz="4" w:space="0" w:color="auto"/>
              <w:right w:val="single" w:sz="4" w:space="0" w:color="auto"/>
            </w:tcBorders>
            <w:shd w:val="clear" w:color="auto" w:fill="auto"/>
            <w:noWrap/>
            <w:vAlign w:val="center"/>
          </w:tcPr>
          <w:p w14:paraId="772307E3"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|fx_high + 4*fy_high|</w:t>
            </w:r>
          </w:p>
        </w:tc>
        <w:tc>
          <w:tcPr>
            <w:tcW w:w="1985" w:type="dxa"/>
            <w:tcBorders>
              <w:top w:val="nil"/>
              <w:left w:val="nil"/>
              <w:bottom w:val="single" w:sz="4" w:space="0" w:color="auto"/>
              <w:right w:val="single" w:sz="4" w:space="0" w:color="auto"/>
            </w:tcBorders>
            <w:shd w:val="clear" w:color="auto" w:fill="auto"/>
            <w:noWrap/>
            <w:vAlign w:val="center"/>
          </w:tcPr>
          <w:p w14:paraId="15F27B5D"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+ 4*fx_low|</w:t>
            </w:r>
          </w:p>
        </w:tc>
        <w:tc>
          <w:tcPr>
            <w:tcW w:w="1843" w:type="dxa"/>
            <w:tcBorders>
              <w:top w:val="nil"/>
              <w:left w:val="nil"/>
              <w:bottom w:val="single" w:sz="4" w:space="0" w:color="auto"/>
              <w:right w:val="single" w:sz="4" w:space="0" w:color="auto"/>
            </w:tcBorders>
            <w:shd w:val="clear" w:color="auto" w:fill="auto"/>
            <w:noWrap/>
            <w:vAlign w:val="center"/>
          </w:tcPr>
          <w:p w14:paraId="127367D8"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+ 4*fx_high|</w:t>
            </w:r>
          </w:p>
        </w:tc>
      </w:tr>
      <w:tr w:rsidR="00EA2B37" w:rsidRPr="0073594C" w14:paraId="488BFB46"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44FBAFE"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71C56961"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5952</w:t>
            </w:r>
          </w:p>
        </w:tc>
        <w:tc>
          <w:tcPr>
            <w:tcW w:w="1842" w:type="dxa"/>
            <w:tcBorders>
              <w:top w:val="nil"/>
              <w:left w:val="nil"/>
              <w:bottom w:val="single" w:sz="4" w:space="0" w:color="auto"/>
              <w:right w:val="single" w:sz="4" w:space="0" w:color="auto"/>
            </w:tcBorders>
            <w:shd w:val="clear" w:color="auto" w:fill="auto"/>
            <w:noWrap/>
            <w:vAlign w:val="center"/>
          </w:tcPr>
          <w:p w14:paraId="3D68968A"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6612</w:t>
            </w:r>
          </w:p>
        </w:tc>
        <w:tc>
          <w:tcPr>
            <w:tcW w:w="1985" w:type="dxa"/>
            <w:tcBorders>
              <w:top w:val="nil"/>
              <w:left w:val="nil"/>
              <w:bottom w:val="single" w:sz="4" w:space="0" w:color="auto"/>
              <w:right w:val="single" w:sz="4" w:space="0" w:color="auto"/>
            </w:tcBorders>
            <w:shd w:val="clear" w:color="auto" w:fill="auto"/>
            <w:noWrap/>
            <w:vAlign w:val="center"/>
          </w:tcPr>
          <w:p w14:paraId="7063FFFA"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13863</w:t>
            </w:r>
          </w:p>
        </w:tc>
        <w:tc>
          <w:tcPr>
            <w:tcW w:w="1843" w:type="dxa"/>
            <w:tcBorders>
              <w:top w:val="nil"/>
              <w:left w:val="nil"/>
              <w:bottom w:val="single" w:sz="4" w:space="0" w:color="auto"/>
              <w:right w:val="single" w:sz="4" w:space="0" w:color="auto"/>
            </w:tcBorders>
            <w:shd w:val="clear" w:color="auto" w:fill="auto"/>
            <w:noWrap/>
            <w:vAlign w:val="center"/>
          </w:tcPr>
          <w:p w14:paraId="475FFD7A"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15903</w:t>
            </w:r>
          </w:p>
        </w:tc>
      </w:tr>
      <w:tr w:rsidR="00EA2B37" w:rsidRPr="0073594C" w14:paraId="15AF4E82"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D3390FC"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7E4DE43E"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+ 3*fy_low|</w:t>
            </w:r>
          </w:p>
        </w:tc>
        <w:tc>
          <w:tcPr>
            <w:tcW w:w="1842" w:type="dxa"/>
            <w:tcBorders>
              <w:top w:val="nil"/>
              <w:left w:val="nil"/>
              <w:bottom w:val="single" w:sz="4" w:space="0" w:color="auto"/>
              <w:right w:val="single" w:sz="4" w:space="0" w:color="auto"/>
            </w:tcBorders>
            <w:shd w:val="clear" w:color="auto" w:fill="auto"/>
            <w:noWrap/>
            <w:vAlign w:val="center"/>
          </w:tcPr>
          <w:p w14:paraId="0D3A106B"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+ 3*fy_high|</w:t>
            </w:r>
          </w:p>
        </w:tc>
        <w:tc>
          <w:tcPr>
            <w:tcW w:w="1985" w:type="dxa"/>
            <w:tcBorders>
              <w:top w:val="nil"/>
              <w:left w:val="nil"/>
              <w:bottom w:val="single" w:sz="4" w:space="0" w:color="auto"/>
              <w:right w:val="single" w:sz="4" w:space="0" w:color="auto"/>
            </w:tcBorders>
            <w:shd w:val="clear" w:color="auto" w:fill="auto"/>
            <w:noWrap/>
            <w:vAlign w:val="center"/>
          </w:tcPr>
          <w:p w14:paraId="07948FF2"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+ 3*fx_low|</w:t>
            </w:r>
          </w:p>
        </w:tc>
        <w:tc>
          <w:tcPr>
            <w:tcW w:w="1843" w:type="dxa"/>
            <w:tcBorders>
              <w:top w:val="nil"/>
              <w:left w:val="nil"/>
              <w:bottom w:val="single" w:sz="4" w:space="0" w:color="auto"/>
              <w:right w:val="single" w:sz="4" w:space="0" w:color="auto"/>
            </w:tcBorders>
            <w:shd w:val="clear" w:color="auto" w:fill="auto"/>
            <w:noWrap/>
            <w:vAlign w:val="center"/>
          </w:tcPr>
          <w:p w14:paraId="6962FDCB"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+ 3*fx_high|</w:t>
            </w:r>
          </w:p>
        </w:tc>
      </w:tr>
      <w:tr w:rsidR="00EA2B37" w:rsidRPr="0073594C" w14:paraId="14537FF8" w14:textId="77777777" w:rsidTr="005A4037">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638B13" w14:textId="77777777" w:rsidR="00EA2B37" w:rsidRDefault="00EA2B37" w:rsidP="005A4037">
            <w:pPr>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62DB1411" w14:textId="77777777" w:rsidR="00EA2B37" w:rsidRDefault="00EA2B37" w:rsidP="005A4037">
            <w:pPr>
              <w:spacing w:after="0"/>
              <w:jc w:val="center"/>
              <w:rPr>
                <w:rFonts w:ascii="Arial" w:hAnsi="Arial" w:cs="Arial"/>
                <w:color w:val="000000"/>
                <w:sz w:val="16"/>
                <w:szCs w:val="16"/>
              </w:rPr>
            </w:pPr>
            <w:r>
              <w:rPr>
                <w:rFonts w:ascii="Arial" w:hAnsi="Arial" w:cs="Arial"/>
                <w:color w:val="000000"/>
                <w:sz w:val="16"/>
                <w:szCs w:val="16"/>
              </w:rPr>
              <w:t>8589</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099DCAEA" w14:textId="77777777" w:rsidR="00EA2B37" w:rsidRDefault="00EA2B37" w:rsidP="005A4037">
            <w:pPr>
              <w:spacing w:after="0"/>
              <w:jc w:val="center"/>
              <w:rPr>
                <w:rFonts w:ascii="Arial" w:hAnsi="Arial" w:cs="Arial"/>
                <w:color w:val="000000"/>
                <w:sz w:val="16"/>
                <w:szCs w:val="16"/>
              </w:rPr>
            </w:pPr>
            <w:r>
              <w:rPr>
                <w:rFonts w:ascii="Arial" w:hAnsi="Arial" w:cs="Arial"/>
                <w:color w:val="000000"/>
                <w:sz w:val="16"/>
                <w:szCs w:val="16"/>
              </w:rPr>
              <w:t>9709</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057E1FD2" w14:textId="77777777" w:rsidR="00EA2B37" w:rsidRDefault="00EA2B37" w:rsidP="005A4037">
            <w:pPr>
              <w:spacing w:after="0"/>
              <w:jc w:val="center"/>
              <w:rPr>
                <w:rFonts w:ascii="Arial" w:hAnsi="Arial" w:cs="Arial"/>
                <w:color w:val="000000"/>
                <w:sz w:val="16"/>
                <w:szCs w:val="16"/>
              </w:rPr>
            </w:pPr>
            <w:r>
              <w:rPr>
                <w:rFonts w:ascii="Arial" w:hAnsi="Arial" w:cs="Arial"/>
                <w:color w:val="000000"/>
                <w:sz w:val="16"/>
                <w:szCs w:val="16"/>
              </w:rPr>
              <w:t>11226</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5297603A" w14:textId="77777777" w:rsidR="00EA2B37" w:rsidRDefault="00EA2B37" w:rsidP="005A4037">
            <w:pPr>
              <w:spacing w:after="0"/>
              <w:jc w:val="center"/>
              <w:rPr>
                <w:rFonts w:ascii="Arial" w:hAnsi="Arial" w:cs="Arial"/>
                <w:color w:val="000000"/>
                <w:sz w:val="16"/>
                <w:szCs w:val="16"/>
              </w:rPr>
            </w:pPr>
            <w:r>
              <w:rPr>
                <w:rFonts w:ascii="Arial" w:hAnsi="Arial" w:cs="Arial"/>
                <w:color w:val="000000"/>
                <w:sz w:val="16"/>
                <w:szCs w:val="16"/>
              </w:rPr>
              <w:t>12806</w:t>
            </w:r>
          </w:p>
        </w:tc>
      </w:tr>
    </w:tbl>
    <w:p w14:paraId="6260F9F9" w14:textId="77777777" w:rsidR="00EA2B37" w:rsidRPr="0073594C" w:rsidRDefault="00EA2B37" w:rsidP="00EA2B37">
      <w:pPr>
        <w:rPr>
          <w:lang w:eastAsia="ko-KR"/>
        </w:rPr>
      </w:pPr>
    </w:p>
    <w:p w14:paraId="3D62BE18" w14:textId="77777777" w:rsidR="00EA2B37" w:rsidRDefault="00EA2B37" w:rsidP="00EA2B37">
      <w:pPr>
        <w:rPr>
          <w:lang w:eastAsia="ko-KR"/>
        </w:rPr>
      </w:pPr>
      <w:r w:rsidRPr="0073594C">
        <w:rPr>
          <w:lang w:eastAsia="ko-KR"/>
        </w:rPr>
        <w:t xml:space="preserve">Based on the </w:t>
      </w:r>
      <w:r w:rsidRPr="0073594C">
        <w:rPr>
          <w:lang w:val="en-US" w:eastAsia="zh-CN"/>
        </w:rPr>
        <w:t>t</w:t>
      </w:r>
      <w:r w:rsidRPr="0073594C">
        <w:rPr>
          <w:lang w:eastAsia="ko-KR"/>
        </w:rPr>
        <w:t xml:space="preserve">ables above it can be seen that </w:t>
      </w:r>
    </w:p>
    <w:p w14:paraId="10236322" w14:textId="77777777" w:rsidR="00EA2B37" w:rsidRDefault="00EA2B37" w:rsidP="006A0293">
      <w:pPr>
        <w:pStyle w:val="affb"/>
        <w:overflowPunct w:val="0"/>
        <w:autoSpaceDE w:val="0"/>
        <w:autoSpaceDN w:val="0"/>
        <w:adjustRightInd w:val="0"/>
        <w:textAlignment w:val="baseline"/>
        <w:rPr>
          <w:lang w:eastAsia="zh-CN"/>
        </w:rPr>
      </w:pPr>
      <w:r>
        <w:rPr>
          <w:lang w:eastAsia="ko-KR"/>
        </w:rPr>
        <w:t>n40</w:t>
      </w:r>
      <w:r w:rsidRPr="0073594C">
        <w:rPr>
          <w:lang w:eastAsia="ko-KR"/>
        </w:rPr>
        <w:t xml:space="preserve"> + n</w:t>
      </w:r>
      <w:r>
        <w:rPr>
          <w:lang w:eastAsia="ko-KR"/>
        </w:rPr>
        <w:t>78</w:t>
      </w:r>
      <w:r w:rsidRPr="0073594C">
        <w:rPr>
          <w:lang w:eastAsia="ko-KR"/>
        </w:rPr>
        <w:t xml:space="preserve"> </w:t>
      </w:r>
      <w:r>
        <w:rPr>
          <w:lang w:eastAsia="ko-KR"/>
        </w:rPr>
        <w:t>IMD5</w:t>
      </w:r>
      <w:r w:rsidRPr="0073594C">
        <w:rPr>
          <w:lang w:eastAsia="ko-KR"/>
        </w:rPr>
        <w:t xml:space="preserve"> may affect Rx frequencies of band n</w:t>
      </w:r>
      <w:r>
        <w:rPr>
          <w:lang w:eastAsia="ko-KR"/>
        </w:rPr>
        <w:t>105</w:t>
      </w:r>
    </w:p>
    <w:p w14:paraId="389EBC9C" w14:textId="77777777" w:rsidR="00EA2B37" w:rsidRDefault="00EA2B37" w:rsidP="006A0293">
      <w:pPr>
        <w:pStyle w:val="affb"/>
        <w:overflowPunct w:val="0"/>
        <w:autoSpaceDE w:val="0"/>
        <w:autoSpaceDN w:val="0"/>
        <w:adjustRightInd w:val="0"/>
        <w:textAlignment w:val="baseline"/>
        <w:rPr>
          <w:lang w:eastAsia="zh-CN"/>
        </w:rPr>
      </w:pPr>
      <w:r>
        <w:rPr>
          <w:lang w:eastAsia="ko-KR"/>
        </w:rPr>
        <w:t>n40</w:t>
      </w:r>
      <w:r w:rsidRPr="0073594C">
        <w:rPr>
          <w:lang w:eastAsia="ko-KR"/>
        </w:rPr>
        <w:t>+ n</w:t>
      </w:r>
      <w:r>
        <w:rPr>
          <w:lang w:eastAsia="ko-KR"/>
        </w:rPr>
        <w:t>105</w:t>
      </w:r>
      <w:r w:rsidRPr="0073594C">
        <w:rPr>
          <w:lang w:eastAsia="ko-KR"/>
        </w:rPr>
        <w:t xml:space="preserve"> </w:t>
      </w:r>
      <w:r>
        <w:rPr>
          <w:lang w:eastAsia="ko-KR"/>
        </w:rPr>
        <w:t xml:space="preserve">IMD3 and </w:t>
      </w:r>
      <w:r w:rsidRPr="0073594C">
        <w:rPr>
          <w:lang w:eastAsia="ko-KR"/>
        </w:rPr>
        <w:t>IMD</w:t>
      </w:r>
      <w:r>
        <w:rPr>
          <w:lang w:eastAsia="ko-KR"/>
        </w:rPr>
        <w:t>4</w:t>
      </w:r>
      <w:r w:rsidRPr="0073594C">
        <w:rPr>
          <w:lang w:eastAsia="ko-KR"/>
        </w:rPr>
        <w:t xml:space="preserve"> may affect Rx frequencies of band n</w:t>
      </w:r>
      <w:r>
        <w:rPr>
          <w:lang w:eastAsia="ko-KR"/>
        </w:rPr>
        <w:t>78</w:t>
      </w:r>
    </w:p>
    <w:p w14:paraId="3CB67B6C" w14:textId="77777777" w:rsidR="00EA2B37" w:rsidRDefault="00EA2B37" w:rsidP="006A0293">
      <w:pPr>
        <w:pStyle w:val="affb"/>
        <w:overflowPunct w:val="0"/>
        <w:autoSpaceDE w:val="0"/>
        <w:autoSpaceDN w:val="0"/>
        <w:adjustRightInd w:val="0"/>
        <w:textAlignment w:val="baseline"/>
        <w:rPr>
          <w:lang w:eastAsia="zh-CN"/>
        </w:rPr>
      </w:pPr>
      <w:r>
        <w:rPr>
          <w:lang w:eastAsia="ko-KR"/>
        </w:rPr>
        <w:t>n78 + n105</w:t>
      </w:r>
      <w:r w:rsidRPr="00972815">
        <w:rPr>
          <w:lang w:eastAsia="ko-KR"/>
        </w:rPr>
        <w:t xml:space="preserve"> </w:t>
      </w:r>
      <w:r>
        <w:rPr>
          <w:lang w:eastAsia="ko-KR"/>
        </w:rPr>
        <w:t>IMD3</w:t>
      </w:r>
      <w:r w:rsidRPr="0073594C">
        <w:rPr>
          <w:lang w:eastAsia="ko-KR"/>
        </w:rPr>
        <w:t xml:space="preserve"> may affect Rx frequencies of band n</w:t>
      </w:r>
      <w:r>
        <w:rPr>
          <w:lang w:eastAsia="ko-KR"/>
        </w:rPr>
        <w:t>40</w:t>
      </w:r>
    </w:p>
    <w:p w14:paraId="3FA9B467" w14:textId="77777777" w:rsidR="00EA2B37" w:rsidRPr="0073594C" w:rsidRDefault="00EA2B37" w:rsidP="00EA2B37">
      <w:pPr>
        <w:rPr>
          <w:lang w:eastAsia="ko-KR"/>
        </w:rPr>
      </w:pPr>
    </w:p>
    <w:p w14:paraId="6C7AA8E9" w14:textId="31D657A3" w:rsidR="00EA2B37" w:rsidRPr="006A0293" w:rsidRDefault="00EA2B37" w:rsidP="00EA2B37">
      <w:pPr>
        <w:pStyle w:val="41"/>
      </w:pPr>
      <w:bookmarkStart w:id="663" w:name="_Toc136288579"/>
      <w:r w:rsidRPr="006A0293">
        <w:t>5.</w:t>
      </w:r>
      <w:r>
        <w:t>63</w:t>
      </w:r>
      <w:r w:rsidRPr="006A0293">
        <w:t>.2.2</w:t>
      </w:r>
      <w:r w:rsidRPr="006A0293">
        <w:tab/>
        <w:t>REFSENS requirements</w:t>
      </w:r>
      <w:bookmarkEnd w:id="663"/>
    </w:p>
    <w:p w14:paraId="38AED626" w14:textId="77777777" w:rsidR="00EA2B37" w:rsidRDefault="00EA2B37" w:rsidP="00EA2B37">
      <w:r>
        <w:t xml:space="preserve">MSD values have been re-used from </w:t>
      </w:r>
      <w:bookmarkStart w:id="664" w:name="_Hlk135661354"/>
      <w:r>
        <w:t>CA_n28-n40-n78</w:t>
      </w:r>
      <w:bookmarkEnd w:id="664"/>
      <w:r>
        <w:t xml:space="preserve"> and DC_28A-40A_n78A. For the IMD5 MSD value similar cases of IMD5 was studied like DC_5-7_n78 and DC_18-41_n78.</w:t>
      </w:r>
    </w:p>
    <w:p w14:paraId="265A520A" w14:textId="429332F6" w:rsidR="00EA2B37" w:rsidRPr="0073594C" w:rsidRDefault="00EA2B37" w:rsidP="00EA2B37">
      <w:pPr>
        <w:jc w:val="center"/>
        <w:rPr>
          <w:rFonts w:ascii="Arial" w:hAnsi="Arial" w:cs="Arial"/>
          <w:b/>
          <w:bCs/>
          <w:lang w:val="en-US" w:eastAsia="zh-CN"/>
        </w:rPr>
      </w:pPr>
      <w:r w:rsidRPr="0073594C">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63</w:t>
      </w:r>
      <w:r>
        <w:rPr>
          <w:rFonts w:ascii="Arial" w:hAnsi="Arial" w:cs="Arial" w:hint="eastAsia"/>
          <w:b/>
          <w:bCs/>
          <w:lang w:val="en-US" w:eastAsia="zh-CN"/>
        </w:rPr>
        <w:t>.2.2</w:t>
      </w:r>
      <w:r w:rsidRPr="0073594C">
        <w:rPr>
          <w:rFonts w:ascii="Arial" w:hAnsi="Arial" w:cs="Arial" w:hint="eastAsia"/>
          <w:b/>
          <w:bCs/>
          <w:lang w:val="en-US" w:eastAsia="zh-CN"/>
        </w:rPr>
        <w:t>-1</w:t>
      </w:r>
      <w:r w:rsidRPr="0073594C">
        <w:rPr>
          <w:rFonts w:ascii="Arial" w:hAnsi="Arial" w:cs="Arial"/>
          <w:b/>
          <w:bCs/>
          <w:lang w:val="en-US"/>
        </w:rPr>
        <w:t xml:space="preserve">: </w:t>
      </w:r>
      <w:r w:rsidRPr="0073594C">
        <w:rPr>
          <w:rFonts w:ascii="Arial" w:hAnsi="Arial" w:cs="Arial" w:hint="eastAsia"/>
          <w:b/>
          <w:bCs/>
          <w:lang w:val="en-US" w:eastAsia="zh-CN"/>
        </w:rPr>
        <w:t>MSD due to IMD issue</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A2B37" w:rsidRPr="0073594C" w14:paraId="7FDBAA9B" w14:textId="77777777" w:rsidTr="005A4037">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20A0220" w14:textId="77777777" w:rsidR="00EA2B37" w:rsidRPr="0073594C" w:rsidRDefault="00EA2B37" w:rsidP="005A4037">
            <w:pPr>
              <w:pStyle w:val="TAH"/>
              <w:rPr>
                <w:lang w:val="en-US"/>
              </w:rPr>
            </w:pPr>
            <w:r w:rsidRPr="0073594C">
              <w:t>Band / Channel bandwidth / N</w:t>
            </w:r>
            <w:r w:rsidRPr="0073594C">
              <w:rPr>
                <w:vertAlign w:val="subscript"/>
              </w:rPr>
              <w:t>RB</w:t>
            </w:r>
            <w:r w:rsidRPr="0073594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500842F" w14:textId="77777777" w:rsidR="00EA2B37" w:rsidRPr="0073594C" w:rsidRDefault="00EA2B37" w:rsidP="005A4037">
            <w:pPr>
              <w:pStyle w:val="TAH"/>
            </w:pPr>
            <w:r w:rsidRPr="0073594C">
              <w:t>Source of IMD</w:t>
            </w:r>
          </w:p>
        </w:tc>
      </w:tr>
      <w:tr w:rsidR="00EA2B37" w:rsidRPr="0073594C" w14:paraId="6BB08304" w14:textId="77777777" w:rsidTr="005A4037">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92CEA9B" w14:textId="77777777" w:rsidR="00EA2B37" w:rsidRPr="0073594C" w:rsidRDefault="00EA2B37" w:rsidP="005A4037">
            <w:pPr>
              <w:pStyle w:val="TAH"/>
            </w:pPr>
            <w:r w:rsidRPr="0073594C">
              <w:rPr>
                <w:lang w:eastAsia="ja-JP"/>
              </w:rPr>
              <w:t>NR</w:t>
            </w:r>
            <w:r w:rsidRPr="0073594C">
              <w:t xml:space="preserve"> </w:t>
            </w:r>
            <w:r w:rsidRPr="0073594C">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B30FE2C" w14:textId="77777777" w:rsidR="00EA2B37" w:rsidRPr="0073594C" w:rsidRDefault="00EA2B37" w:rsidP="005A4037">
            <w:pPr>
              <w:pStyle w:val="TAH"/>
            </w:pPr>
            <w:r w:rsidRPr="0073594C">
              <w:rPr>
                <w:lang w:eastAsia="ja-JP"/>
              </w:rPr>
              <w:t>NR</w:t>
            </w:r>
            <w:r w:rsidRPr="0073594C">
              <w:t xml:space="preserve"> band</w:t>
            </w:r>
          </w:p>
        </w:tc>
        <w:tc>
          <w:tcPr>
            <w:tcW w:w="960" w:type="dxa"/>
            <w:tcBorders>
              <w:top w:val="single" w:sz="4" w:space="0" w:color="auto"/>
              <w:left w:val="single" w:sz="4" w:space="0" w:color="auto"/>
              <w:bottom w:val="single" w:sz="4" w:space="0" w:color="auto"/>
              <w:right w:val="single" w:sz="4" w:space="0" w:color="auto"/>
            </w:tcBorders>
          </w:tcPr>
          <w:p w14:paraId="6193AADC" w14:textId="77777777" w:rsidR="00EA2B37" w:rsidRPr="0073594C" w:rsidRDefault="00EA2B37" w:rsidP="005A4037">
            <w:pPr>
              <w:pStyle w:val="TAH"/>
            </w:pPr>
            <w:r w:rsidRPr="0073594C">
              <w:t>UL F</w:t>
            </w:r>
            <w:r w:rsidRPr="0073594C">
              <w:rPr>
                <w:vertAlign w:val="subscript"/>
              </w:rPr>
              <w:t>c</w:t>
            </w:r>
            <w:r w:rsidRPr="0073594C">
              <w:t xml:space="preserve"> </w:t>
            </w:r>
            <w:r w:rsidRPr="0073594C">
              <w:br/>
              <w:t>(MHz)</w:t>
            </w:r>
          </w:p>
        </w:tc>
        <w:tc>
          <w:tcPr>
            <w:tcW w:w="964" w:type="dxa"/>
            <w:tcBorders>
              <w:top w:val="single" w:sz="4" w:space="0" w:color="auto"/>
              <w:left w:val="single" w:sz="4" w:space="0" w:color="auto"/>
              <w:bottom w:val="single" w:sz="4" w:space="0" w:color="auto"/>
              <w:right w:val="single" w:sz="4" w:space="0" w:color="auto"/>
            </w:tcBorders>
          </w:tcPr>
          <w:p w14:paraId="790EA1B2" w14:textId="77777777" w:rsidR="00EA2B37" w:rsidRPr="0073594C" w:rsidRDefault="00EA2B37" w:rsidP="005A4037">
            <w:pPr>
              <w:pStyle w:val="TAH"/>
            </w:pPr>
            <w:r w:rsidRPr="0073594C">
              <w:t xml:space="preserve">UL/DL BW </w:t>
            </w:r>
            <w:r w:rsidRPr="0073594C">
              <w:br/>
              <w:t>(MHz)</w:t>
            </w:r>
          </w:p>
        </w:tc>
        <w:tc>
          <w:tcPr>
            <w:tcW w:w="960" w:type="dxa"/>
            <w:tcBorders>
              <w:top w:val="single" w:sz="4" w:space="0" w:color="auto"/>
              <w:left w:val="single" w:sz="4" w:space="0" w:color="auto"/>
              <w:bottom w:val="single" w:sz="4" w:space="0" w:color="auto"/>
              <w:right w:val="single" w:sz="4" w:space="0" w:color="auto"/>
            </w:tcBorders>
          </w:tcPr>
          <w:p w14:paraId="415E1975" w14:textId="77777777" w:rsidR="00EA2B37" w:rsidRPr="0073594C" w:rsidRDefault="00EA2B37" w:rsidP="005A4037">
            <w:pPr>
              <w:pStyle w:val="TAH"/>
            </w:pPr>
            <w:r w:rsidRPr="0073594C">
              <w:t xml:space="preserve">UL </w:t>
            </w:r>
            <w:r w:rsidRPr="0073594C">
              <w:br/>
              <w:t>C</w:t>
            </w:r>
            <w:r w:rsidRPr="0073594C">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520377A4" w14:textId="77777777" w:rsidR="00EA2B37" w:rsidRPr="0073594C" w:rsidRDefault="00EA2B37" w:rsidP="005A4037">
            <w:pPr>
              <w:pStyle w:val="TAH"/>
            </w:pPr>
            <w:r w:rsidRPr="0073594C">
              <w:t>DL F</w:t>
            </w:r>
            <w:r w:rsidRPr="0073594C">
              <w:rPr>
                <w:vertAlign w:val="subscript"/>
              </w:rPr>
              <w:t>c</w:t>
            </w:r>
            <w:r w:rsidRPr="0073594C">
              <w:t xml:space="preserve"> (MHz)</w:t>
            </w:r>
          </w:p>
        </w:tc>
        <w:tc>
          <w:tcPr>
            <w:tcW w:w="977" w:type="dxa"/>
            <w:tcBorders>
              <w:top w:val="single" w:sz="4" w:space="0" w:color="auto"/>
              <w:left w:val="single" w:sz="4" w:space="0" w:color="auto"/>
              <w:bottom w:val="single" w:sz="4" w:space="0" w:color="auto"/>
              <w:right w:val="single" w:sz="4" w:space="0" w:color="auto"/>
            </w:tcBorders>
          </w:tcPr>
          <w:p w14:paraId="6A11BC1F" w14:textId="77777777" w:rsidR="00EA2B37" w:rsidRPr="0073594C" w:rsidRDefault="00EA2B37" w:rsidP="005A4037">
            <w:pPr>
              <w:pStyle w:val="TAH"/>
            </w:pPr>
            <w:r w:rsidRPr="0073594C">
              <w:t xml:space="preserve">MSD </w:t>
            </w:r>
            <w:r w:rsidRPr="0073594C">
              <w:br/>
              <w:t>(dB)</w:t>
            </w:r>
          </w:p>
        </w:tc>
        <w:tc>
          <w:tcPr>
            <w:tcW w:w="828" w:type="dxa"/>
            <w:tcBorders>
              <w:top w:val="single" w:sz="4" w:space="0" w:color="auto"/>
              <w:left w:val="single" w:sz="4" w:space="0" w:color="auto"/>
              <w:bottom w:val="single" w:sz="4" w:space="0" w:color="auto"/>
              <w:right w:val="single" w:sz="4" w:space="0" w:color="auto"/>
            </w:tcBorders>
          </w:tcPr>
          <w:p w14:paraId="456AE088" w14:textId="77777777" w:rsidR="00EA2B37" w:rsidRPr="0073594C" w:rsidRDefault="00EA2B37" w:rsidP="005A4037">
            <w:pPr>
              <w:pStyle w:val="TAH"/>
            </w:pPr>
            <w:r w:rsidRPr="0073594C">
              <w:t>Duplex mode</w:t>
            </w:r>
          </w:p>
        </w:tc>
        <w:tc>
          <w:tcPr>
            <w:tcW w:w="1057" w:type="dxa"/>
            <w:tcBorders>
              <w:top w:val="nil"/>
              <w:left w:val="single" w:sz="4" w:space="0" w:color="auto"/>
              <w:bottom w:val="single" w:sz="4" w:space="0" w:color="auto"/>
              <w:right w:val="single" w:sz="4" w:space="0" w:color="auto"/>
            </w:tcBorders>
            <w:shd w:val="clear" w:color="auto" w:fill="auto"/>
          </w:tcPr>
          <w:p w14:paraId="30349122" w14:textId="77777777" w:rsidR="00EA2B37" w:rsidRPr="0073594C" w:rsidRDefault="00EA2B37" w:rsidP="005A4037">
            <w:pPr>
              <w:pStyle w:val="TAH"/>
            </w:pPr>
          </w:p>
        </w:tc>
      </w:tr>
      <w:tr w:rsidR="00EA2B37" w:rsidRPr="0073594C" w14:paraId="23AC96F6" w14:textId="77777777" w:rsidTr="005A403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D9F1D19" w14:textId="77777777" w:rsidR="00EA2B37" w:rsidRPr="0073594C" w:rsidRDefault="00EA2B37" w:rsidP="005A4037">
            <w:pPr>
              <w:pStyle w:val="TAC"/>
              <w:rPr>
                <w:lang w:val="en-US" w:eastAsia="zh-CN"/>
              </w:rPr>
            </w:pPr>
            <w:r w:rsidRPr="0073594C">
              <w:rPr>
                <w:rFonts w:eastAsia="宋体"/>
                <w:color w:val="000000"/>
                <w:lang w:eastAsia="zh-CN"/>
              </w:rPr>
              <w:t>CA_n</w:t>
            </w:r>
            <w:r>
              <w:rPr>
                <w:rFonts w:eastAsia="宋体"/>
                <w:color w:val="000000"/>
                <w:lang w:eastAsia="zh-CN"/>
              </w:rPr>
              <w:t>40</w:t>
            </w:r>
            <w:r w:rsidRPr="0073594C">
              <w:rPr>
                <w:rFonts w:eastAsia="宋体"/>
                <w:color w:val="000000"/>
                <w:lang w:eastAsia="zh-CN"/>
              </w:rPr>
              <w:t>-n</w:t>
            </w:r>
            <w:r>
              <w:rPr>
                <w:rFonts w:eastAsia="宋体"/>
                <w:color w:val="000000"/>
                <w:lang w:eastAsia="zh-CN"/>
              </w:rPr>
              <w:t>78</w:t>
            </w:r>
            <w:r w:rsidRPr="0073594C">
              <w:rPr>
                <w:rFonts w:eastAsia="宋体"/>
                <w:color w:val="000000"/>
                <w:lang w:eastAsia="zh-CN"/>
              </w:rPr>
              <w:t>-n</w:t>
            </w:r>
            <w:r>
              <w:rPr>
                <w:rFonts w:eastAsia="宋体"/>
                <w:color w:val="000000"/>
                <w:lang w:eastAsia="zh-CN"/>
              </w:rPr>
              <w:t>105</w:t>
            </w:r>
          </w:p>
        </w:tc>
        <w:tc>
          <w:tcPr>
            <w:tcW w:w="1146" w:type="dxa"/>
            <w:tcBorders>
              <w:top w:val="single" w:sz="4" w:space="0" w:color="auto"/>
              <w:left w:val="single" w:sz="4" w:space="0" w:color="auto"/>
              <w:right w:val="single" w:sz="4" w:space="0" w:color="auto"/>
            </w:tcBorders>
            <w:vAlign w:val="center"/>
          </w:tcPr>
          <w:p w14:paraId="0C2C309C" w14:textId="77777777" w:rsidR="00EA2B37" w:rsidRPr="0073594C" w:rsidRDefault="00EA2B37" w:rsidP="005A4037">
            <w:pPr>
              <w:pStyle w:val="TAC"/>
              <w:rPr>
                <w:lang w:val="en-US" w:eastAsia="zh-CN"/>
              </w:rPr>
            </w:pPr>
            <w:r>
              <w:rPr>
                <w:rFonts w:cs="Arial"/>
                <w:color w:val="000000"/>
                <w:szCs w:val="18"/>
              </w:rPr>
              <w:t>n40</w:t>
            </w:r>
          </w:p>
        </w:tc>
        <w:tc>
          <w:tcPr>
            <w:tcW w:w="960" w:type="dxa"/>
            <w:tcBorders>
              <w:top w:val="single" w:sz="4" w:space="0" w:color="auto"/>
              <w:left w:val="single" w:sz="4" w:space="0" w:color="auto"/>
              <w:right w:val="single" w:sz="4" w:space="0" w:color="auto"/>
            </w:tcBorders>
            <w:vAlign w:val="center"/>
          </w:tcPr>
          <w:p w14:paraId="16519323" w14:textId="77777777" w:rsidR="00EA2B37" w:rsidRPr="0073594C" w:rsidRDefault="00EA2B37" w:rsidP="005A4037">
            <w:pPr>
              <w:pStyle w:val="TAC"/>
              <w:rPr>
                <w:lang w:val="en-US" w:eastAsia="zh-CN"/>
              </w:rPr>
            </w:pPr>
            <w:r>
              <w:rPr>
                <w:rFonts w:cs="Arial"/>
                <w:color w:val="000000"/>
                <w:szCs w:val="18"/>
              </w:rPr>
              <w:t>2310</w:t>
            </w:r>
          </w:p>
        </w:tc>
        <w:tc>
          <w:tcPr>
            <w:tcW w:w="964" w:type="dxa"/>
            <w:tcBorders>
              <w:top w:val="single" w:sz="4" w:space="0" w:color="auto"/>
              <w:left w:val="single" w:sz="4" w:space="0" w:color="auto"/>
              <w:right w:val="single" w:sz="4" w:space="0" w:color="auto"/>
            </w:tcBorders>
          </w:tcPr>
          <w:p w14:paraId="52865D9C" w14:textId="77777777" w:rsidR="00EA2B37" w:rsidRPr="0073594C" w:rsidRDefault="00EA2B37" w:rsidP="005A4037">
            <w:pPr>
              <w:pStyle w:val="TAC"/>
              <w:rPr>
                <w:lang w:val="en-US" w:eastAsia="zh-CN"/>
              </w:rPr>
            </w:pPr>
            <w:r>
              <w:rPr>
                <w:lang w:val="en-US" w:eastAsia="zh-CN"/>
              </w:rPr>
              <w:t>5</w:t>
            </w:r>
          </w:p>
        </w:tc>
        <w:tc>
          <w:tcPr>
            <w:tcW w:w="960" w:type="dxa"/>
            <w:tcBorders>
              <w:top w:val="single" w:sz="4" w:space="0" w:color="auto"/>
              <w:left w:val="single" w:sz="4" w:space="0" w:color="auto"/>
              <w:right w:val="single" w:sz="4" w:space="0" w:color="auto"/>
            </w:tcBorders>
          </w:tcPr>
          <w:p w14:paraId="07C216D9" w14:textId="77777777" w:rsidR="00EA2B37" w:rsidRPr="0073594C" w:rsidRDefault="00EA2B37" w:rsidP="005A4037">
            <w:pPr>
              <w:pStyle w:val="TAC"/>
              <w:rPr>
                <w:lang w:val="en-US" w:eastAsia="zh-CN"/>
              </w:rPr>
            </w:pPr>
            <w:r>
              <w:rPr>
                <w:lang w:val="en-US" w:eastAsia="zh-CN"/>
              </w:rPr>
              <w:t>25</w:t>
            </w:r>
          </w:p>
        </w:tc>
        <w:tc>
          <w:tcPr>
            <w:tcW w:w="960" w:type="dxa"/>
            <w:tcBorders>
              <w:top w:val="single" w:sz="4" w:space="0" w:color="auto"/>
              <w:left w:val="single" w:sz="4" w:space="0" w:color="auto"/>
              <w:right w:val="single" w:sz="4" w:space="0" w:color="auto"/>
            </w:tcBorders>
            <w:vAlign w:val="center"/>
          </w:tcPr>
          <w:p w14:paraId="3BF328E5" w14:textId="77777777" w:rsidR="00EA2B37" w:rsidRPr="0073594C" w:rsidRDefault="00EA2B37" w:rsidP="005A4037">
            <w:pPr>
              <w:pStyle w:val="TAC"/>
              <w:rPr>
                <w:lang w:val="en-US" w:eastAsia="zh-CN"/>
              </w:rPr>
            </w:pPr>
            <w:r>
              <w:rPr>
                <w:rFonts w:cs="Arial"/>
                <w:color w:val="000000"/>
                <w:szCs w:val="18"/>
              </w:rPr>
              <w:t>2310</w:t>
            </w:r>
          </w:p>
        </w:tc>
        <w:tc>
          <w:tcPr>
            <w:tcW w:w="977" w:type="dxa"/>
            <w:tcBorders>
              <w:top w:val="single" w:sz="4" w:space="0" w:color="auto"/>
              <w:left w:val="single" w:sz="4" w:space="0" w:color="auto"/>
              <w:bottom w:val="single" w:sz="4" w:space="0" w:color="auto"/>
              <w:right w:val="single" w:sz="4" w:space="0" w:color="auto"/>
            </w:tcBorders>
          </w:tcPr>
          <w:p w14:paraId="7A74BD84" w14:textId="77777777" w:rsidR="00EA2B37" w:rsidRPr="0073594C" w:rsidRDefault="00EA2B37" w:rsidP="005A4037">
            <w:pPr>
              <w:pStyle w:val="TAC"/>
              <w:rPr>
                <w:lang w:val="en-US" w:eastAsia="zh-CN"/>
              </w:rPr>
            </w:pPr>
            <w:r>
              <w:rPr>
                <w:lang w:val="en-US" w:eastAsia="zh-CN"/>
              </w:rPr>
              <w:t>N/A</w:t>
            </w:r>
          </w:p>
        </w:tc>
        <w:tc>
          <w:tcPr>
            <w:tcW w:w="828" w:type="dxa"/>
            <w:tcBorders>
              <w:top w:val="single" w:sz="4" w:space="0" w:color="auto"/>
              <w:left w:val="single" w:sz="4" w:space="0" w:color="auto"/>
              <w:right w:val="single" w:sz="4" w:space="0" w:color="auto"/>
            </w:tcBorders>
            <w:vAlign w:val="center"/>
          </w:tcPr>
          <w:p w14:paraId="6B977978" w14:textId="77777777" w:rsidR="00EA2B37" w:rsidRPr="0073594C" w:rsidRDefault="00EA2B37" w:rsidP="005A4037">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2D1BEF00" w14:textId="77777777" w:rsidR="00EA2B37" w:rsidRPr="0073594C" w:rsidRDefault="00EA2B37" w:rsidP="005A4037">
            <w:pPr>
              <w:pStyle w:val="TAC"/>
              <w:rPr>
                <w:lang w:val="en-US" w:eastAsia="zh-CN"/>
              </w:rPr>
            </w:pPr>
            <w:r>
              <w:rPr>
                <w:lang w:val="en-US" w:eastAsia="zh-CN"/>
              </w:rPr>
              <w:t>N/A</w:t>
            </w:r>
          </w:p>
        </w:tc>
      </w:tr>
      <w:tr w:rsidR="00EA2B37" w:rsidRPr="0073594C" w14:paraId="009CBE3B" w14:textId="77777777" w:rsidTr="005A403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F282B8B" w14:textId="77777777" w:rsidR="00EA2B37" w:rsidRPr="0073594C" w:rsidRDefault="00EA2B37" w:rsidP="005A4037">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31B349C" w14:textId="77777777" w:rsidR="00EA2B37" w:rsidRPr="0073594C" w:rsidRDefault="00EA2B37" w:rsidP="005A4037">
            <w:pPr>
              <w:pStyle w:val="TAC"/>
              <w:rPr>
                <w:lang w:val="en-US" w:eastAsia="zh-CN"/>
              </w:rPr>
            </w:pPr>
            <w:r>
              <w:rPr>
                <w:rFonts w:cs="Arial"/>
                <w:color w:val="000000"/>
                <w:szCs w:val="18"/>
              </w:rPr>
              <w:t>n78</w:t>
            </w:r>
          </w:p>
        </w:tc>
        <w:tc>
          <w:tcPr>
            <w:tcW w:w="960" w:type="dxa"/>
            <w:tcBorders>
              <w:top w:val="single" w:sz="4" w:space="0" w:color="auto"/>
              <w:left w:val="single" w:sz="4" w:space="0" w:color="auto"/>
              <w:right w:val="single" w:sz="4" w:space="0" w:color="auto"/>
            </w:tcBorders>
            <w:vAlign w:val="center"/>
          </w:tcPr>
          <w:p w14:paraId="35BE1898" w14:textId="77777777" w:rsidR="00EA2B37" w:rsidRPr="0073594C" w:rsidRDefault="00EA2B37" w:rsidP="005A4037">
            <w:pPr>
              <w:pStyle w:val="TAC"/>
              <w:rPr>
                <w:lang w:val="en-US" w:eastAsia="zh-CN"/>
              </w:rPr>
            </w:pPr>
            <w:r>
              <w:rPr>
                <w:rFonts w:cs="Arial"/>
                <w:color w:val="000000"/>
                <w:szCs w:val="18"/>
              </w:rPr>
              <w:t>3789</w:t>
            </w:r>
          </w:p>
        </w:tc>
        <w:tc>
          <w:tcPr>
            <w:tcW w:w="964" w:type="dxa"/>
            <w:tcBorders>
              <w:top w:val="single" w:sz="4" w:space="0" w:color="auto"/>
              <w:left w:val="single" w:sz="4" w:space="0" w:color="auto"/>
              <w:right w:val="single" w:sz="4" w:space="0" w:color="auto"/>
            </w:tcBorders>
          </w:tcPr>
          <w:p w14:paraId="58C2437A" w14:textId="77777777" w:rsidR="00EA2B37" w:rsidRPr="0073594C" w:rsidRDefault="00EA2B37" w:rsidP="005A4037">
            <w:pPr>
              <w:pStyle w:val="TAC"/>
              <w:rPr>
                <w:lang w:val="en-US" w:eastAsia="zh-CN"/>
              </w:rPr>
            </w:pPr>
            <w:r>
              <w:rPr>
                <w:lang w:val="en-US" w:eastAsia="zh-CN"/>
              </w:rPr>
              <w:t>10</w:t>
            </w:r>
          </w:p>
        </w:tc>
        <w:tc>
          <w:tcPr>
            <w:tcW w:w="960" w:type="dxa"/>
            <w:tcBorders>
              <w:top w:val="single" w:sz="4" w:space="0" w:color="auto"/>
              <w:left w:val="single" w:sz="4" w:space="0" w:color="auto"/>
              <w:right w:val="single" w:sz="4" w:space="0" w:color="auto"/>
            </w:tcBorders>
          </w:tcPr>
          <w:p w14:paraId="2FA38B5E" w14:textId="77777777" w:rsidR="00EA2B37" w:rsidRPr="0073594C" w:rsidRDefault="00EA2B37" w:rsidP="005A4037">
            <w:pPr>
              <w:pStyle w:val="TAC"/>
              <w:rPr>
                <w:lang w:val="en-US" w:eastAsia="zh-CN"/>
              </w:rPr>
            </w:pPr>
            <w:r>
              <w:rPr>
                <w:lang w:val="en-US" w:eastAsia="zh-CN"/>
              </w:rPr>
              <w:t>50</w:t>
            </w:r>
          </w:p>
        </w:tc>
        <w:tc>
          <w:tcPr>
            <w:tcW w:w="960" w:type="dxa"/>
            <w:tcBorders>
              <w:top w:val="single" w:sz="4" w:space="0" w:color="auto"/>
              <w:left w:val="single" w:sz="4" w:space="0" w:color="auto"/>
              <w:right w:val="single" w:sz="4" w:space="0" w:color="auto"/>
            </w:tcBorders>
            <w:vAlign w:val="center"/>
          </w:tcPr>
          <w:p w14:paraId="30266C24" w14:textId="77777777" w:rsidR="00EA2B37" w:rsidRPr="0073594C" w:rsidRDefault="00EA2B37" w:rsidP="005A4037">
            <w:pPr>
              <w:pStyle w:val="TAC"/>
              <w:rPr>
                <w:lang w:val="en-US" w:eastAsia="zh-CN"/>
              </w:rPr>
            </w:pPr>
            <w:r>
              <w:rPr>
                <w:rFonts w:cs="Arial"/>
                <w:color w:val="000000"/>
                <w:szCs w:val="18"/>
              </w:rPr>
              <w:t>3789</w:t>
            </w:r>
          </w:p>
        </w:tc>
        <w:tc>
          <w:tcPr>
            <w:tcW w:w="977" w:type="dxa"/>
            <w:tcBorders>
              <w:top w:val="single" w:sz="4" w:space="0" w:color="auto"/>
              <w:left w:val="single" w:sz="4" w:space="0" w:color="auto"/>
              <w:bottom w:val="single" w:sz="4" w:space="0" w:color="auto"/>
              <w:right w:val="single" w:sz="4" w:space="0" w:color="auto"/>
            </w:tcBorders>
          </w:tcPr>
          <w:p w14:paraId="4D0F767F" w14:textId="77777777" w:rsidR="00EA2B37" w:rsidRPr="0073594C" w:rsidRDefault="00EA2B37" w:rsidP="005A4037">
            <w:pPr>
              <w:pStyle w:val="TAC"/>
              <w:rPr>
                <w:lang w:val="en-US" w:eastAsia="zh-CN"/>
              </w:rPr>
            </w:pPr>
            <w:r>
              <w:rPr>
                <w:lang w:val="en-US" w:eastAsia="zh-CN"/>
              </w:rPr>
              <w:t>N/A</w:t>
            </w:r>
          </w:p>
        </w:tc>
        <w:tc>
          <w:tcPr>
            <w:tcW w:w="828" w:type="dxa"/>
            <w:tcBorders>
              <w:top w:val="single" w:sz="4" w:space="0" w:color="auto"/>
              <w:left w:val="single" w:sz="4" w:space="0" w:color="auto"/>
              <w:right w:val="single" w:sz="4" w:space="0" w:color="auto"/>
            </w:tcBorders>
            <w:vAlign w:val="center"/>
          </w:tcPr>
          <w:p w14:paraId="6541C2AC" w14:textId="77777777" w:rsidR="00EA2B37" w:rsidRPr="0073594C" w:rsidRDefault="00EA2B37" w:rsidP="005A4037">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26D626D7" w14:textId="77777777" w:rsidR="00EA2B37" w:rsidRPr="0073594C" w:rsidRDefault="00EA2B37" w:rsidP="005A4037">
            <w:pPr>
              <w:pStyle w:val="TAC"/>
              <w:rPr>
                <w:lang w:val="en-US" w:eastAsia="zh-CN"/>
              </w:rPr>
            </w:pPr>
            <w:r>
              <w:rPr>
                <w:lang w:val="en-US" w:eastAsia="zh-CN"/>
              </w:rPr>
              <w:t>N/A</w:t>
            </w:r>
          </w:p>
        </w:tc>
      </w:tr>
      <w:tr w:rsidR="00EA2B37" w:rsidRPr="0073594C" w14:paraId="51912A57" w14:textId="77777777" w:rsidTr="005A403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83A92C9" w14:textId="77777777" w:rsidR="00EA2B37" w:rsidRPr="0073594C" w:rsidRDefault="00EA2B37" w:rsidP="005A403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1DE916" w14:textId="77777777" w:rsidR="00EA2B37" w:rsidRPr="0073594C" w:rsidRDefault="00EA2B37" w:rsidP="005A4037">
            <w:pPr>
              <w:pStyle w:val="TAC"/>
              <w:rPr>
                <w:lang w:val="en-US" w:eastAsia="zh-CN"/>
              </w:rPr>
            </w:pPr>
            <w:r>
              <w:rPr>
                <w:rFonts w:cs="Arial"/>
                <w:color w:val="000000"/>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0883BB96" w14:textId="77777777" w:rsidR="00EA2B37" w:rsidRPr="0073594C" w:rsidRDefault="00EA2B37" w:rsidP="005A4037">
            <w:pPr>
              <w:pStyle w:val="TAC"/>
              <w:rPr>
                <w:lang w:val="en-US" w:eastAsia="zh-CN"/>
              </w:rPr>
            </w:pPr>
            <w:r>
              <w:rPr>
                <w:rFonts w:cs="Arial"/>
                <w:color w:val="000000"/>
                <w:szCs w:val="18"/>
              </w:rPr>
              <w:t>699</w:t>
            </w:r>
          </w:p>
        </w:tc>
        <w:tc>
          <w:tcPr>
            <w:tcW w:w="964" w:type="dxa"/>
            <w:tcBorders>
              <w:top w:val="single" w:sz="4" w:space="0" w:color="auto"/>
              <w:left w:val="single" w:sz="4" w:space="0" w:color="auto"/>
              <w:bottom w:val="single" w:sz="4" w:space="0" w:color="auto"/>
              <w:right w:val="single" w:sz="4" w:space="0" w:color="auto"/>
            </w:tcBorders>
          </w:tcPr>
          <w:p w14:paraId="40C0295E" w14:textId="77777777" w:rsidR="00EA2B37" w:rsidRPr="0073594C" w:rsidRDefault="00EA2B37" w:rsidP="005A4037">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6FFE25D" w14:textId="77777777" w:rsidR="00EA2B37" w:rsidRPr="0073594C" w:rsidRDefault="00EA2B37" w:rsidP="005A4037">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19BD876" w14:textId="77777777" w:rsidR="00EA2B37" w:rsidRPr="0073594C" w:rsidRDefault="00EA2B37" w:rsidP="005A4037">
            <w:pPr>
              <w:pStyle w:val="TAC"/>
              <w:rPr>
                <w:lang w:val="en-US" w:eastAsia="zh-CN"/>
              </w:rPr>
            </w:pPr>
            <w:r>
              <w:rPr>
                <w:rFonts w:cs="Arial"/>
                <w:color w:val="000000"/>
                <w:szCs w:val="18"/>
              </w:rPr>
              <w:t>648</w:t>
            </w:r>
          </w:p>
        </w:tc>
        <w:tc>
          <w:tcPr>
            <w:tcW w:w="977" w:type="dxa"/>
            <w:tcBorders>
              <w:top w:val="single" w:sz="4" w:space="0" w:color="auto"/>
              <w:left w:val="single" w:sz="4" w:space="0" w:color="auto"/>
              <w:bottom w:val="single" w:sz="4" w:space="0" w:color="auto"/>
              <w:right w:val="single" w:sz="4" w:space="0" w:color="auto"/>
            </w:tcBorders>
          </w:tcPr>
          <w:p w14:paraId="12CBF612" w14:textId="77777777" w:rsidR="00EA2B37" w:rsidRPr="0073594C" w:rsidRDefault="00EA2B37" w:rsidP="005A4037">
            <w:pPr>
              <w:pStyle w:val="TAC"/>
              <w:rPr>
                <w:lang w:val="en-US" w:eastAsia="zh-CN"/>
              </w:rPr>
            </w:pPr>
            <w:r>
              <w:rPr>
                <w:lang w:val="en-US" w:eastAsia="zh-CN"/>
              </w:rPr>
              <w:t>3.3</w:t>
            </w:r>
          </w:p>
        </w:tc>
        <w:tc>
          <w:tcPr>
            <w:tcW w:w="828" w:type="dxa"/>
            <w:tcBorders>
              <w:top w:val="single" w:sz="4" w:space="0" w:color="auto"/>
              <w:left w:val="single" w:sz="4" w:space="0" w:color="auto"/>
              <w:bottom w:val="single" w:sz="4" w:space="0" w:color="auto"/>
              <w:right w:val="single" w:sz="4" w:space="0" w:color="auto"/>
            </w:tcBorders>
            <w:vAlign w:val="center"/>
          </w:tcPr>
          <w:p w14:paraId="35ABC3CA" w14:textId="77777777" w:rsidR="00EA2B37" w:rsidRPr="0073594C" w:rsidRDefault="00EA2B37" w:rsidP="005A403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982FF84" w14:textId="77777777" w:rsidR="00EA2B37" w:rsidRPr="0073594C" w:rsidRDefault="00EA2B37" w:rsidP="005A4037">
            <w:pPr>
              <w:pStyle w:val="TAC"/>
              <w:rPr>
                <w:lang w:val="en-US" w:eastAsia="zh-CN"/>
              </w:rPr>
            </w:pPr>
            <w:r>
              <w:rPr>
                <w:lang w:val="en-US" w:eastAsia="zh-CN"/>
              </w:rPr>
              <w:t>IMD5</w:t>
            </w:r>
          </w:p>
        </w:tc>
      </w:tr>
      <w:tr w:rsidR="00EA2B37" w:rsidRPr="0073594C" w14:paraId="0B85E1D3" w14:textId="77777777" w:rsidTr="005A403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123F12" w14:textId="77777777" w:rsidR="00EA2B37" w:rsidRPr="0073594C" w:rsidRDefault="00EA2B37" w:rsidP="005A403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0A6BDB" w14:textId="77777777" w:rsidR="00EA2B37" w:rsidRDefault="00EA2B37" w:rsidP="005A4037">
            <w:pPr>
              <w:pStyle w:val="TAC"/>
              <w:rPr>
                <w:rFonts w:cs="Arial"/>
                <w:color w:val="000000"/>
                <w:szCs w:val="18"/>
              </w:rPr>
            </w:pPr>
            <w:r>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vAlign w:val="center"/>
          </w:tcPr>
          <w:p w14:paraId="16D893FE" w14:textId="77777777" w:rsidR="00EA2B37" w:rsidRDefault="00EA2B37" w:rsidP="005A4037">
            <w:pPr>
              <w:pStyle w:val="TAC"/>
              <w:rPr>
                <w:rFonts w:cs="Arial"/>
                <w:color w:val="000000"/>
                <w:szCs w:val="18"/>
              </w:rPr>
            </w:pPr>
            <w:r>
              <w:rPr>
                <w:rFonts w:cs="Arial"/>
                <w:color w:val="000000"/>
                <w:szCs w:val="18"/>
              </w:rPr>
              <w:t>2310</w:t>
            </w:r>
          </w:p>
        </w:tc>
        <w:tc>
          <w:tcPr>
            <w:tcW w:w="964" w:type="dxa"/>
            <w:tcBorders>
              <w:top w:val="single" w:sz="4" w:space="0" w:color="auto"/>
              <w:left w:val="single" w:sz="4" w:space="0" w:color="auto"/>
              <w:bottom w:val="single" w:sz="4" w:space="0" w:color="auto"/>
              <w:right w:val="single" w:sz="4" w:space="0" w:color="auto"/>
            </w:tcBorders>
          </w:tcPr>
          <w:p w14:paraId="0DB22C2D" w14:textId="77777777" w:rsidR="00EA2B37" w:rsidRDefault="00EA2B37" w:rsidP="005A4037">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75576F8" w14:textId="77777777" w:rsidR="00EA2B37" w:rsidRDefault="00EA2B37" w:rsidP="005A4037">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4C1B98B" w14:textId="77777777" w:rsidR="00EA2B37" w:rsidRDefault="00EA2B37" w:rsidP="005A4037">
            <w:pPr>
              <w:pStyle w:val="TAC"/>
              <w:rPr>
                <w:rFonts w:cs="Arial"/>
                <w:color w:val="000000"/>
                <w:szCs w:val="18"/>
              </w:rPr>
            </w:pPr>
            <w:r>
              <w:rPr>
                <w:rFonts w:cs="Arial"/>
                <w:color w:val="000000"/>
                <w:szCs w:val="18"/>
              </w:rPr>
              <w:t>2310</w:t>
            </w:r>
          </w:p>
        </w:tc>
        <w:tc>
          <w:tcPr>
            <w:tcW w:w="977" w:type="dxa"/>
            <w:tcBorders>
              <w:top w:val="single" w:sz="4" w:space="0" w:color="auto"/>
              <w:left w:val="single" w:sz="4" w:space="0" w:color="auto"/>
              <w:bottom w:val="single" w:sz="4" w:space="0" w:color="auto"/>
              <w:right w:val="single" w:sz="4" w:space="0" w:color="auto"/>
            </w:tcBorders>
          </w:tcPr>
          <w:p w14:paraId="46F80534" w14:textId="77777777" w:rsidR="00EA2B37" w:rsidRPr="0073594C" w:rsidRDefault="00EA2B37" w:rsidP="005A4037">
            <w:pPr>
              <w:pStyle w:val="TAC"/>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3EC7189" w14:textId="77777777" w:rsidR="00EA2B37" w:rsidRDefault="00EA2B37" w:rsidP="005A403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0CC5FDA" w14:textId="77777777" w:rsidR="00EA2B37" w:rsidRDefault="00EA2B37" w:rsidP="005A4037">
            <w:pPr>
              <w:pStyle w:val="TAC"/>
              <w:rPr>
                <w:lang w:val="en-US" w:eastAsia="zh-CN"/>
              </w:rPr>
            </w:pPr>
            <w:r>
              <w:rPr>
                <w:lang w:val="en-US" w:eastAsia="zh-CN"/>
              </w:rPr>
              <w:t>N/A</w:t>
            </w:r>
          </w:p>
        </w:tc>
      </w:tr>
      <w:tr w:rsidR="00EA2B37" w:rsidRPr="0073594C" w14:paraId="6F962099" w14:textId="77777777" w:rsidTr="005A403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A3514E6" w14:textId="77777777" w:rsidR="00EA2B37" w:rsidRPr="0073594C" w:rsidRDefault="00EA2B37" w:rsidP="005A403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6F8CB4" w14:textId="77777777" w:rsidR="00EA2B37" w:rsidRDefault="00EA2B37" w:rsidP="005A4037">
            <w:pPr>
              <w:pStyle w:val="TAC"/>
              <w:rPr>
                <w:rFonts w:cs="Arial"/>
                <w:color w:val="000000"/>
                <w:szCs w:val="18"/>
              </w:rPr>
            </w:pPr>
            <w:r>
              <w:rPr>
                <w:rFonts w:cs="Arial"/>
                <w:color w:val="000000"/>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3F75A45E" w14:textId="77777777" w:rsidR="00EA2B37" w:rsidRDefault="00EA2B37" w:rsidP="005A4037">
            <w:pPr>
              <w:pStyle w:val="TAC"/>
              <w:rPr>
                <w:rFonts w:cs="Arial"/>
                <w:color w:val="000000"/>
                <w:szCs w:val="18"/>
              </w:rPr>
            </w:pPr>
            <w:r>
              <w:rPr>
                <w:rFonts w:cs="Arial"/>
                <w:color w:val="000000"/>
                <w:szCs w:val="18"/>
              </w:rPr>
              <w:t>3708</w:t>
            </w:r>
          </w:p>
        </w:tc>
        <w:tc>
          <w:tcPr>
            <w:tcW w:w="964" w:type="dxa"/>
            <w:tcBorders>
              <w:top w:val="single" w:sz="4" w:space="0" w:color="auto"/>
              <w:left w:val="single" w:sz="4" w:space="0" w:color="auto"/>
              <w:bottom w:val="single" w:sz="4" w:space="0" w:color="auto"/>
              <w:right w:val="single" w:sz="4" w:space="0" w:color="auto"/>
            </w:tcBorders>
          </w:tcPr>
          <w:p w14:paraId="1F2F6EDC" w14:textId="77777777" w:rsidR="00EA2B37" w:rsidRDefault="00EA2B37" w:rsidP="005A4037">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9BCB70C" w14:textId="77777777" w:rsidR="00EA2B37" w:rsidRDefault="00EA2B37" w:rsidP="005A4037">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7C7525A" w14:textId="77777777" w:rsidR="00EA2B37" w:rsidRDefault="00EA2B37" w:rsidP="005A4037">
            <w:pPr>
              <w:pStyle w:val="TAC"/>
              <w:rPr>
                <w:rFonts w:cs="Arial"/>
                <w:color w:val="000000"/>
                <w:szCs w:val="18"/>
              </w:rPr>
            </w:pPr>
            <w:r>
              <w:rPr>
                <w:rFonts w:cs="Arial"/>
                <w:color w:val="000000"/>
                <w:szCs w:val="18"/>
              </w:rPr>
              <w:t>3708</w:t>
            </w:r>
          </w:p>
        </w:tc>
        <w:tc>
          <w:tcPr>
            <w:tcW w:w="977" w:type="dxa"/>
            <w:tcBorders>
              <w:top w:val="single" w:sz="4" w:space="0" w:color="auto"/>
              <w:left w:val="single" w:sz="4" w:space="0" w:color="auto"/>
              <w:bottom w:val="single" w:sz="4" w:space="0" w:color="auto"/>
              <w:right w:val="single" w:sz="4" w:space="0" w:color="auto"/>
            </w:tcBorders>
          </w:tcPr>
          <w:p w14:paraId="14AF1E70" w14:textId="77777777" w:rsidR="00EA2B37" w:rsidRPr="0073594C" w:rsidRDefault="00EA2B37" w:rsidP="005A4037">
            <w:pPr>
              <w:pStyle w:val="TAC"/>
              <w:rPr>
                <w:lang w:val="en-US" w:eastAsia="zh-CN"/>
              </w:rPr>
            </w:pPr>
            <w:r>
              <w:rPr>
                <w:lang w:val="en-US" w:eastAsia="zh-CN"/>
              </w:rPr>
              <w:t>16</w:t>
            </w:r>
          </w:p>
        </w:tc>
        <w:tc>
          <w:tcPr>
            <w:tcW w:w="828" w:type="dxa"/>
            <w:tcBorders>
              <w:top w:val="single" w:sz="4" w:space="0" w:color="auto"/>
              <w:left w:val="single" w:sz="4" w:space="0" w:color="auto"/>
              <w:bottom w:val="single" w:sz="4" w:space="0" w:color="auto"/>
              <w:right w:val="single" w:sz="4" w:space="0" w:color="auto"/>
            </w:tcBorders>
            <w:vAlign w:val="center"/>
          </w:tcPr>
          <w:p w14:paraId="1D2F7D11" w14:textId="77777777" w:rsidR="00EA2B37" w:rsidRDefault="00EA2B37" w:rsidP="005A403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1DDA880" w14:textId="77777777" w:rsidR="00EA2B37" w:rsidRDefault="00EA2B37" w:rsidP="005A4037">
            <w:pPr>
              <w:pStyle w:val="TAC"/>
              <w:rPr>
                <w:lang w:val="en-US" w:eastAsia="zh-CN"/>
              </w:rPr>
            </w:pPr>
            <w:r>
              <w:rPr>
                <w:lang w:val="en-US" w:eastAsia="zh-CN"/>
              </w:rPr>
              <w:t>IMD3</w:t>
            </w:r>
          </w:p>
        </w:tc>
      </w:tr>
      <w:tr w:rsidR="00EA2B37" w:rsidRPr="0073594C" w14:paraId="154D9894" w14:textId="77777777" w:rsidTr="005A403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6D6F36" w14:textId="77777777" w:rsidR="00EA2B37" w:rsidRPr="0073594C" w:rsidRDefault="00EA2B37" w:rsidP="005A403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505E89" w14:textId="77777777" w:rsidR="00EA2B37" w:rsidRDefault="00EA2B37" w:rsidP="005A4037">
            <w:pPr>
              <w:pStyle w:val="TAC"/>
              <w:rPr>
                <w:rFonts w:cs="Arial"/>
                <w:color w:val="000000"/>
                <w:szCs w:val="18"/>
              </w:rPr>
            </w:pPr>
            <w:r>
              <w:rPr>
                <w:rFonts w:cs="Arial"/>
                <w:color w:val="000000"/>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1847613F" w14:textId="77777777" w:rsidR="00EA2B37" w:rsidRDefault="00EA2B37" w:rsidP="005A4037">
            <w:pPr>
              <w:pStyle w:val="TAC"/>
              <w:rPr>
                <w:rFonts w:cs="Arial"/>
                <w:color w:val="000000"/>
                <w:szCs w:val="18"/>
              </w:rPr>
            </w:pPr>
            <w:r>
              <w:rPr>
                <w:rFonts w:cs="Arial"/>
                <w:color w:val="000000"/>
                <w:szCs w:val="18"/>
              </w:rPr>
              <w:t>699</w:t>
            </w:r>
          </w:p>
        </w:tc>
        <w:tc>
          <w:tcPr>
            <w:tcW w:w="964" w:type="dxa"/>
            <w:tcBorders>
              <w:top w:val="single" w:sz="4" w:space="0" w:color="auto"/>
              <w:left w:val="single" w:sz="4" w:space="0" w:color="auto"/>
              <w:bottom w:val="single" w:sz="4" w:space="0" w:color="auto"/>
              <w:right w:val="single" w:sz="4" w:space="0" w:color="auto"/>
            </w:tcBorders>
          </w:tcPr>
          <w:p w14:paraId="056A7F90" w14:textId="77777777" w:rsidR="00EA2B37" w:rsidRDefault="00EA2B37" w:rsidP="005A4037">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1AC6A56" w14:textId="77777777" w:rsidR="00EA2B37" w:rsidRDefault="00EA2B37" w:rsidP="005A4037">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E7859D5" w14:textId="77777777" w:rsidR="00EA2B37" w:rsidRDefault="00EA2B37" w:rsidP="005A4037">
            <w:pPr>
              <w:pStyle w:val="TAC"/>
              <w:rPr>
                <w:rFonts w:cs="Arial"/>
                <w:color w:val="000000"/>
                <w:szCs w:val="18"/>
              </w:rPr>
            </w:pPr>
            <w:r>
              <w:rPr>
                <w:rFonts w:cs="Arial"/>
                <w:color w:val="000000"/>
                <w:szCs w:val="18"/>
              </w:rPr>
              <w:t>648</w:t>
            </w:r>
          </w:p>
        </w:tc>
        <w:tc>
          <w:tcPr>
            <w:tcW w:w="977" w:type="dxa"/>
            <w:tcBorders>
              <w:top w:val="single" w:sz="4" w:space="0" w:color="auto"/>
              <w:left w:val="single" w:sz="4" w:space="0" w:color="auto"/>
              <w:bottom w:val="single" w:sz="4" w:space="0" w:color="auto"/>
              <w:right w:val="single" w:sz="4" w:space="0" w:color="auto"/>
            </w:tcBorders>
          </w:tcPr>
          <w:p w14:paraId="5A1B0C21" w14:textId="77777777" w:rsidR="00EA2B37" w:rsidRPr="0073594C" w:rsidRDefault="00EA2B37" w:rsidP="005A4037">
            <w:pPr>
              <w:pStyle w:val="TAC"/>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AAD4054" w14:textId="77777777" w:rsidR="00EA2B37" w:rsidRDefault="00EA2B37" w:rsidP="005A403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389B766" w14:textId="77777777" w:rsidR="00EA2B37" w:rsidRDefault="00EA2B37" w:rsidP="005A4037">
            <w:pPr>
              <w:pStyle w:val="TAC"/>
              <w:rPr>
                <w:lang w:val="en-US" w:eastAsia="zh-CN"/>
              </w:rPr>
            </w:pPr>
            <w:r>
              <w:rPr>
                <w:lang w:val="en-US" w:eastAsia="zh-CN"/>
              </w:rPr>
              <w:t>N/A</w:t>
            </w:r>
          </w:p>
        </w:tc>
      </w:tr>
      <w:tr w:rsidR="00EA2B37" w:rsidRPr="0073594C" w14:paraId="60AC5DBB" w14:textId="77777777" w:rsidTr="005A403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CE3150B" w14:textId="77777777" w:rsidR="00EA2B37" w:rsidRPr="0073594C" w:rsidRDefault="00EA2B37" w:rsidP="005A403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AB3871" w14:textId="77777777" w:rsidR="00EA2B37" w:rsidRDefault="00EA2B37" w:rsidP="005A4037">
            <w:pPr>
              <w:pStyle w:val="TAC"/>
              <w:rPr>
                <w:rFonts w:cs="Arial"/>
                <w:color w:val="000000"/>
                <w:szCs w:val="18"/>
              </w:rPr>
            </w:pPr>
            <w:r>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vAlign w:val="center"/>
          </w:tcPr>
          <w:p w14:paraId="59A0FAAD" w14:textId="77777777" w:rsidR="00EA2B37" w:rsidRDefault="00EA2B37" w:rsidP="005A4037">
            <w:pPr>
              <w:pStyle w:val="TAC"/>
              <w:rPr>
                <w:rFonts w:cs="Arial"/>
                <w:color w:val="000000"/>
                <w:szCs w:val="18"/>
              </w:rPr>
            </w:pPr>
            <w:r>
              <w:rPr>
                <w:rFonts w:cs="Arial"/>
                <w:color w:val="000000"/>
                <w:szCs w:val="18"/>
              </w:rPr>
              <w:t>2310</w:t>
            </w:r>
          </w:p>
        </w:tc>
        <w:tc>
          <w:tcPr>
            <w:tcW w:w="964" w:type="dxa"/>
            <w:tcBorders>
              <w:top w:val="single" w:sz="4" w:space="0" w:color="auto"/>
              <w:left w:val="single" w:sz="4" w:space="0" w:color="auto"/>
              <w:bottom w:val="single" w:sz="4" w:space="0" w:color="auto"/>
              <w:right w:val="single" w:sz="4" w:space="0" w:color="auto"/>
            </w:tcBorders>
          </w:tcPr>
          <w:p w14:paraId="0FBD9E76" w14:textId="77777777" w:rsidR="00EA2B37" w:rsidRDefault="00EA2B37" w:rsidP="005A4037">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874BFA6" w14:textId="77777777" w:rsidR="00EA2B37" w:rsidRDefault="00EA2B37" w:rsidP="005A4037">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1E938A5" w14:textId="77777777" w:rsidR="00EA2B37" w:rsidRDefault="00EA2B37" w:rsidP="005A4037">
            <w:pPr>
              <w:pStyle w:val="TAC"/>
              <w:rPr>
                <w:rFonts w:cs="Arial"/>
                <w:color w:val="000000"/>
                <w:szCs w:val="18"/>
              </w:rPr>
            </w:pPr>
            <w:r>
              <w:rPr>
                <w:rFonts w:cs="Arial"/>
                <w:color w:val="000000"/>
                <w:szCs w:val="18"/>
              </w:rPr>
              <w:t>2310</w:t>
            </w:r>
          </w:p>
        </w:tc>
        <w:tc>
          <w:tcPr>
            <w:tcW w:w="977" w:type="dxa"/>
            <w:tcBorders>
              <w:top w:val="single" w:sz="4" w:space="0" w:color="auto"/>
              <w:left w:val="single" w:sz="4" w:space="0" w:color="auto"/>
              <w:bottom w:val="single" w:sz="4" w:space="0" w:color="auto"/>
              <w:right w:val="single" w:sz="4" w:space="0" w:color="auto"/>
            </w:tcBorders>
          </w:tcPr>
          <w:p w14:paraId="5B2ED6CD" w14:textId="77777777" w:rsidR="00EA2B37" w:rsidRDefault="00EA2B37" w:rsidP="005A4037">
            <w:pPr>
              <w:pStyle w:val="TAC"/>
              <w:rPr>
                <w:lang w:val="en-US" w:eastAsia="zh-CN"/>
              </w:rPr>
            </w:pPr>
            <w:r>
              <w:rPr>
                <w:lang w:val="en-US"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2EF34D8A" w14:textId="77777777" w:rsidR="00EA2B37" w:rsidRDefault="00EA2B37" w:rsidP="005A403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6F28385" w14:textId="77777777" w:rsidR="00EA2B37" w:rsidRDefault="00EA2B37" w:rsidP="005A4037">
            <w:pPr>
              <w:pStyle w:val="TAC"/>
              <w:tabs>
                <w:tab w:val="left" w:pos="250"/>
                <w:tab w:val="center" w:pos="420"/>
              </w:tabs>
              <w:rPr>
                <w:lang w:val="en-US" w:eastAsia="zh-CN"/>
              </w:rPr>
            </w:pPr>
            <w:r>
              <w:rPr>
                <w:lang w:val="en-US" w:eastAsia="zh-CN"/>
              </w:rPr>
              <w:t>IMD3</w:t>
            </w:r>
          </w:p>
        </w:tc>
      </w:tr>
      <w:tr w:rsidR="00EA2B37" w:rsidRPr="0073594C" w14:paraId="5099AF20" w14:textId="77777777" w:rsidTr="005A403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F94B5A9" w14:textId="77777777" w:rsidR="00EA2B37" w:rsidRPr="0073594C" w:rsidRDefault="00EA2B37" w:rsidP="005A403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09EF5C" w14:textId="77777777" w:rsidR="00EA2B37" w:rsidRDefault="00EA2B37" w:rsidP="005A4037">
            <w:pPr>
              <w:pStyle w:val="TAC"/>
              <w:rPr>
                <w:rFonts w:cs="Arial"/>
                <w:color w:val="000000"/>
                <w:szCs w:val="18"/>
              </w:rPr>
            </w:pPr>
            <w:r>
              <w:rPr>
                <w:rFonts w:cs="Arial"/>
                <w:color w:val="000000"/>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73306387" w14:textId="77777777" w:rsidR="00EA2B37" w:rsidRDefault="00EA2B37" w:rsidP="005A4037">
            <w:pPr>
              <w:pStyle w:val="TAC"/>
              <w:rPr>
                <w:rFonts w:cs="Arial"/>
                <w:color w:val="000000"/>
                <w:szCs w:val="18"/>
              </w:rPr>
            </w:pPr>
            <w:r>
              <w:rPr>
                <w:rFonts w:cs="Arial"/>
                <w:color w:val="000000"/>
                <w:szCs w:val="18"/>
              </w:rPr>
              <w:t>3708</w:t>
            </w:r>
          </w:p>
        </w:tc>
        <w:tc>
          <w:tcPr>
            <w:tcW w:w="964" w:type="dxa"/>
            <w:tcBorders>
              <w:top w:val="single" w:sz="4" w:space="0" w:color="auto"/>
              <w:left w:val="single" w:sz="4" w:space="0" w:color="auto"/>
              <w:bottom w:val="single" w:sz="4" w:space="0" w:color="auto"/>
              <w:right w:val="single" w:sz="4" w:space="0" w:color="auto"/>
            </w:tcBorders>
          </w:tcPr>
          <w:p w14:paraId="22671A58" w14:textId="77777777" w:rsidR="00EA2B37" w:rsidRDefault="00EA2B37" w:rsidP="005A4037">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86A75D0" w14:textId="77777777" w:rsidR="00EA2B37" w:rsidRDefault="00EA2B37" w:rsidP="005A4037">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7369037" w14:textId="77777777" w:rsidR="00EA2B37" w:rsidRDefault="00EA2B37" w:rsidP="005A4037">
            <w:pPr>
              <w:pStyle w:val="TAC"/>
              <w:rPr>
                <w:rFonts w:cs="Arial"/>
                <w:color w:val="000000"/>
                <w:szCs w:val="18"/>
              </w:rPr>
            </w:pPr>
            <w:r>
              <w:rPr>
                <w:rFonts w:cs="Arial"/>
                <w:color w:val="000000"/>
                <w:szCs w:val="18"/>
              </w:rPr>
              <w:t>3708</w:t>
            </w:r>
          </w:p>
        </w:tc>
        <w:tc>
          <w:tcPr>
            <w:tcW w:w="977" w:type="dxa"/>
            <w:tcBorders>
              <w:top w:val="single" w:sz="4" w:space="0" w:color="auto"/>
              <w:left w:val="single" w:sz="4" w:space="0" w:color="auto"/>
              <w:bottom w:val="single" w:sz="4" w:space="0" w:color="auto"/>
              <w:right w:val="single" w:sz="4" w:space="0" w:color="auto"/>
            </w:tcBorders>
          </w:tcPr>
          <w:p w14:paraId="63477E25" w14:textId="77777777" w:rsidR="00EA2B37" w:rsidRDefault="00EA2B37" w:rsidP="005A4037">
            <w:pPr>
              <w:pStyle w:val="TAC"/>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8BF4E6C" w14:textId="77777777" w:rsidR="00EA2B37" w:rsidRDefault="00EA2B37" w:rsidP="005A403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E305E2C" w14:textId="77777777" w:rsidR="00EA2B37" w:rsidRDefault="00EA2B37" w:rsidP="005A4037">
            <w:pPr>
              <w:pStyle w:val="TAC"/>
              <w:rPr>
                <w:lang w:val="en-US" w:eastAsia="zh-CN"/>
              </w:rPr>
            </w:pPr>
            <w:r>
              <w:rPr>
                <w:lang w:val="en-US" w:eastAsia="zh-CN"/>
              </w:rPr>
              <w:t>N/A</w:t>
            </w:r>
          </w:p>
        </w:tc>
      </w:tr>
      <w:tr w:rsidR="00EA2B37" w:rsidRPr="0073594C" w14:paraId="7B4E3E63" w14:textId="77777777" w:rsidTr="005A403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2E04341" w14:textId="77777777" w:rsidR="00EA2B37" w:rsidRPr="0073594C" w:rsidRDefault="00EA2B37" w:rsidP="005A403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80EC47" w14:textId="77777777" w:rsidR="00EA2B37" w:rsidRDefault="00EA2B37" w:rsidP="005A4037">
            <w:pPr>
              <w:pStyle w:val="TAC"/>
              <w:rPr>
                <w:rFonts w:cs="Arial"/>
                <w:color w:val="000000"/>
                <w:szCs w:val="18"/>
              </w:rPr>
            </w:pPr>
            <w:r>
              <w:rPr>
                <w:rFonts w:cs="Arial"/>
                <w:color w:val="000000"/>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4CF54D90" w14:textId="77777777" w:rsidR="00EA2B37" w:rsidRDefault="00EA2B37" w:rsidP="005A4037">
            <w:pPr>
              <w:pStyle w:val="TAC"/>
              <w:rPr>
                <w:rFonts w:cs="Arial"/>
                <w:color w:val="000000"/>
                <w:szCs w:val="18"/>
              </w:rPr>
            </w:pPr>
            <w:r>
              <w:rPr>
                <w:rFonts w:cs="Arial"/>
                <w:color w:val="000000"/>
                <w:szCs w:val="18"/>
              </w:rPr>
              <w:t>699</w:t>
            </w:r>
          </w:p>
        </w:tc>
        <w:tc>
          <w:tcPr>
            <w:tcW w:w="964" w:type="dxa"/>
            <w:tcBorders>
              <w:top w:val="single" w:sz="4" w:space="0" w:color="auto"/>
              <w:left w:val="single" w:sz="4" w:space="0" w:color="auto"/>
              <w:bottom w:val="single" w:sz="4" w:space="0" w:color="auto"/>
              <w:right w:val="single" w:sz="4" w:space="0" w:color="auto"/>
            </w:tcBorders>
          </w:tcPr>
          <w:p w14:paraId="79AD6B1F" w14:textId="77777777" w:rsidR="00EA2B37" w:rsidRDefault="00EA2B37" w:rsidP="005A4037">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CF36DFD" w14:textId="77777777" w:rsidR="00EA2B37" w:rsidRDefault="00EA2B37" w:rsidP="005A4037">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1CF41C6" w14:textId="77777777" w:rsidR="00EA2B37" w:rsidRDefault="00EA2B37" w:rsidP="005A4037">
            <w:pPr>
              <w:pStyle w:val="TAC"/>
              <w:rPr>
                <w:rFonts w:cs="Arial"/>
                <w:color w:val="000000"/>
                <w:szCs w:val="18"/>
              </w:rPr>
            </w:pPr>
            <w:r>
              <w:rPr>
                <w:rFonts w:cs="Arial"/>
                <w:color w:val="000000"/>
                <w:szCs w:val="18"/>
              </w:rPr>
              <w:t>648</w:t>
            </w:r>
          </w:p>
        </w:tc>
        <w:tc>
          <w:tcPr>
            <w:tcW w:w="977" w:type="dxa"/>
            <w:tcBorders>
              <w:top w:val="single" w:sz="4" w:space="0" w:color="auto"/>
              <w:left w:val="single" w:sz="4" w:space="0" w:color="auto"/>
              <w:bottom w:val="single" w:sz="4" w:space="0" w:color="auto"/>
              <w:right w:val="single" w:sz="4" w:space="0" w:color="auto"/>
            </w:tcBorders>
          </w:tcPr>
          <w:p w14:paraId="371B31FB" w14:textId="77777777" w:rsidR="00EA2B37" w:rsidRDefault="00EA2B37" w:rsidP="005A4037">
            <w:pPr>
              <w:pStyle w:val="TAC"/>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9593723" w14:textId="77777777" w:rsidR="00EA2B37" w:rsidRDefault="00EA2B37" w:rsidP="005A403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EA50218" w14:textId="77777777" w:rsidR="00EA2B37" w:rsidRDefault="00EA2B37" w:rsidP="005A4037">
            <w:pPr>
              <w:pStyle w:val="TAC"/>
              <w:rPr>
                <w:lang w:val="en-US" w:eastAsia="zh-CN"/>
              </w:rPr>
            </w:pPr>
            <w:r>
              <w:rPr>
                <w:lang w:val="en-US" w:eastAsia="zh-CN"/>
              </w:rPr>
              <w:t>N/A</w:t>
            </w:r>
          </w:p>
        </w:tc>
      </w:tr>
    </w:tbl>
    <w:p w14:paraId="03BC5CD8" w14:textId="77777777" w:rsidR="00EA2B37" w:rsidRDefault="00EA2B37" w:rsidP="00EA2B37">
      <w:pPr>
        <w:rPr>
          <w:color w:val="0070C0"/>
        </w:rPr>
      </w:pPr>
    </w:p>
    <w:p w14:paraId="5A1A6C47" w14:textId="02969299" w:rsidR="00FC040B" w:rsidRDefault="00FC040B" w:rsidP="00FC040B">
      <w:pPr>
        <w:pStyle w:val="21"/>
      </w:pPr>
      <w:bookmarkStart w:id="665" w:name="_Toc136288580"/>
      <w:r>
        <w:rPr>
          <w:rFonts w:hint="eastAsia"/>
        </w:rPr>
        <w:t>5.64</w:t>
      </w:r>
      <w:r w:rsidRPr="000469EC">
        <w:tab/>
      </w:r>
      <w:r w:rsidRPr="0060359B">
        <w:t>CA_</w:t>
      </w:r>
      <w:r>
        <w:t>n5</w:t>
      </w:r>
      <w:r w:rsidRPr="0060359B">
        <w:t>-n41-n66</w:t>
      </w:r>
      <w:bookmarkEnd w:id="665"/>
    </w:p>
    <w:p w14:paraId="42B8D415" w14:textId="61846923" w:rsidR="00FC040B" w:rsidRPr="00A20126" w:rsidRDefault="00FC040B" w:rsidP="00FC040B">
      <w:pPr>
        <w:pStyle w:val="31"/>
      </w:pPr>
      <w:bookmarkStart w:id="666" w:name="_Toc136288581"/>
      <w:r>
        <w:t>5.64.1</w:t>
      </w:r>
      <w:r>
        <w:tab/>
        <w:t>Common for 1 band UL and 2 bands UL CA</w:t>
      </w:r>
      <w:bookmarkEnd w:id="666"/>
    </w:p>
    <w:p w14:paraId="47ACFFDF" w14:textId="0893694F" w:rsidR="00FC040B" w:rsidRDefault="00FC040B" w:rsidP="00FC040B">
      <w:pPr>
        <w:pStyle w:val="41"/>
      </w:pPr>
      <w:bookmarkStart w:id="667" w:name="_Toc136288582"/>
      <w:r>
        <w:rPr>
          <w:rFonts w:hint="eastAsia"/>
        </w:rPr>
        <w:t>5.</w:t>
      </w:r>
      <w:r>
        <w:t>64</w:t>
      </w:r>
      <w:r>
        <w:rPr>
          <w:rFonts w:hint="eastAsia"/>
        </w:rPr>
        <w:t>.1</w:t>
      </w:r>
      <w:r>
        <w:t>.1</w:t>
      </w:r>
      <w:r>
        <w:tab/>
        <w:t xml:space="preserve">Operating bands for </w:t>
      </w:r>
      <w:r>
        <w:rPr>
          <w:rFonts w:hint="eastAsia"/>
        </w:rPr>
        <w:t>CA</w:t>
      </w:r>
      <w:bookmarkEnd w:id="667"/>
    </w:p>
    <w:p w14:paraId="52E0EA79" w14:textId="7C9FBB54" w:rsidR="00FC040B" w:rsidRPr="000469EC" w:rsidRDefault="00FC040B" w:rsidP="00FC040B">
      <w:pPr>
        <w:pStyle w:val="TH"/>
        <w:rPr>
          <w:rFonts w:cs="Arial"/>
        </w:rPr>
      </w:pPr>
      <w:r>
        <w:rPr>
          <w:rFonts w:cs="Arial"/>
        </w:rPr>
        <w:t>Table 5.64.1.1-1</w:t>
      </w:r>
      <w:r w:rsidRPr="000469EC">
        <w:rPr>
          <w:rFonts w:cs="Arial"/>
        </w:rPr>
        <w:t>: Inter-band CA operating bands involving FR1 (three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FC040B" w14:paraId="0048D1B0" w14:textId="77777777" w:rsidTr="005A4037">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19900358" w14:textId="77777777" w:rsidR="00FC040B" w:rsidRDefault="00FC040B" w:rsidP="005A4037">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44DD0336" w14:textId="77777777" w:rsidR="00FC040B" w:rsidRDefault="00FC040B" w:rsidP="005A4037">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6DD109F4" w14:textId="77777777" w:rsidR="00FC040B" w:rsidRDefault="00FC040B" w:rsidP="005A4037">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0777BF98" w14:textId="77777777" w:rsidR="00FC040B" w:rsidRDefault="00FC040B" w:rsidP="005A4037">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17FDD7B4" w14:textId="77777777" w:rsidR="00FC040B" w:rsidRDefault="00FC040B" w:rsidP="005A4037">
            <w:pPr>
              <w:keepNext/>
              <w:keepLines/>
              <w:spacing w:after="0"/>
              <w:jc w:val="center"/>
              <w:rPr>
                <w:rFonts w:ascii="Arial" w:hAnsi="Arial"/>
                <w:b/>
                <w:color w:val="000000"/>
                <w:sz w:val="18"/>
              </w:rPr>
            </w:pPr>
            <w:r>
              <w:rPr>
                <w:rFonts w:ascii="Arial" w:hAnsi="Arial"/>
                <w:b/>
                <w:color w:val="000000"/>
                <w:sz w:val="18"/>
              </w:rPr>
              <w:t>Duplex Mode</w:t>
            </w:r>
          </w:p>
        </w:tc>
      </w:tr>
      <w:tr w:rsidR="00FC040B" w14:paraId="4900B265" w14:textId="77777777" w:rsidTr="005A4037">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A0F062" w14:textId="77777777" w:rsidR="00FC040B" w:rsidRDefault="00FC040B" w:rsidP="005A4037">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28FDC" w14:textId="77777777" w:rsidR="00FC040B" w:rsidRDefault="00FC040B" w:rsidP="005A4037">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7C5ABE0" w14:textId="77777777" w:rsidR="00FC040B" w:rsidRDefault="00FC040B" w:rsidP="005A4037">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455F5F78" w14:textId="77777777" w:rsidR="00FC040B" w:rsidRDefault="00FC040B" w:rsidP="005A4037">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DE4B6E" w14:textId="77777777" w:rsidR="00FC040B" w:rsidRDefault="00FC040B" w:rsidP="005A4037">
            <w:pPr>
              <w:spacing w:after="0"/>
              <w:rPr>
                <w:rFonts w:ascii="Arial" w:hAnsi="Arial"/>
                <w:b/>
                <w:color w:val="000000"/>
                <w:sz w:val="18"/>
              </w:rPr>
            </w:pPr>
          </w:p>
        </w:tc>
      </w:tr>
      <w:tr w:rsidR="00FC040B" w14:paraId="6A1A2329" w14:textId="77777777" w:rsidTr="005A4037">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C8BB36" w14:textId="77777777" w:rsidR="00FC040B" w:rsidRDefault="00FC040B" w:rsidP="005A4037">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C2DD62" w14:textId="77777777" w:rsidR="00FC040B" w:rsidRDefault="00FC040B" w:rsidP="005A4037">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6BB3DF7A" w14:textId="77777777" w:rsidR="00FC040B" w:rsidRDefault="00FC040B" w:rsidP="005A4037">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6E913438" w14:textId="77777777" w:rsidR="00FC040B" w:rsidRDefault="00FC040B" w:rsidP="005A4037">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8D2D92" w14:textId="77777777" w:rsidR="00FC040B" w:rsidRDefault="00FC040B" w:rsidP="005A4037">
            <w:pPr>
              <w:spacing w:after="0"/>
              <w:rPr>
                <w:rFonts w:ascii="Arial" w:hAnsi="Arial"/>
                <w:b/>
                <w:color w:val="000000"/>
                <w:sz w:val="18"/>
              </w:rPr>
            </w:pPr>
          </w:p>
        </w:tc>
      </w:tr>
      <w:tr w:rsidR="00FC040B" w14:paraId="03B6F261" w14:textId="77777777" w:rsidTr="005A4037">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07C3D608" w14:textId="77777777" w:rsidR="00FC040B" w:rsidRPr="00050EB8" w:rsidRDefault="00FC040B" w:rsidP="005A4037">
            <w:pPr>
              <w:keepNext/>
              <w:keepLines/>
              <w:spacing w:after="0"/>
              <w:jc w:val="center"/>
              <w:rPr>
                <w:rFonts w:ascii="Arial" w:hAnsi="Arial"/>
                <w:color w:val="000000"/>
                <w:sz w:val="18"/>
                <w:lang w:eastAsia="zh-CN"/>
              </w:rPr>
            </w:pPr>
            <w:r w:rsidRPr="0060359B">
              <w:rPr>
                <w:rFonts w:ascii="Arial" w:hAnsi="Arial"/>
                <w:color w:val="000000"/>
                <w:sz w:val="18"/>
              </w:rPr>
              <w:t>CA_</w:t>
            </w:r>
            <w:r>
              <w:rPr>
                <w:rFonts w:ascii="Arial" w:hAnsi="Arial"/>
                <w:color w:val="000000"/>
                <w:sz w:val="18"/>
              </w:rPr>
              <w:t>n5</w:t>
            </w:r>
            <w:r w:rsidRPr="0060359B">
              <w:rPr>
                <w:rFonts w:ascii="Arial" w:hAnsi="Arial"/>
                <w:color w:val="000000"/>
                <w:sz w:val="18"/>
              </w:rPr>
              <w:t>-n41-n66</w:t>
            </w:r>
          </w:p>
        </w:tc>
        <w:tc>
          <w:tcPr>
            <w:tcW w:w="1067" w:type="dxa"/>
            <w:tcBorders>
              <w:top w:val="single" w:sz="4" w:space="0" w:color="auto"/>
              <w:left w:val="single" w:sz="4" w:space="0" w:color="auto"/>
              <w:bottom w:val="single" w:sz="4" w:space="0" w:color="auto"/>
              <w:right w:val="single" w:sz="4" w:space="0" w:color="auto"/>
            </w:tcBorders>
            <w:vAlign w:val="center"/>
            <w:hideMark/>
          </w:tcPr>
          <w:p w14:paraId="7EF6A73A" w14:textId="77777777" w:rsidR="00FC040B" w:rsidRPr="00050EB8" w:rsidRDefault="00FC040B" w:rsidP="005A4037">
            <w:pPr>
              <w:keepNext/>
              <w:keepLines/>
              <w:spacing w:after="0"/>
              <w:jc w:val="center"/>
              <w:rPr>
                <w:rFonts w:ascii="Arial" w:hAnsi="Arial"/>
                <w:color w:val="000000"/>
                <w:sz w:val="18"/>
              </w:rPr>
            </w:pPr>
            <w:r>
              <w:rPr>
                <w:rFonts w:ascii="Arial" w:eastAsia="宋体" w:hAnsi="Arial"/>
                <w:color w:val="000000"/>
                <w:sz w:val="18"/>
                <w:lang w:eastAsia="zh-CN"/>
              </w:rPr>
              <w:t>n5</w:t>
            </w:r>
          </w:p>
        </w:tc>
        <w:tc>
          <w:tcPr>
            <w:tcW w:w="1212" w:type="dxa"/>
            <w:tcBorders>
              <w:top w:val="single" w:sz="4" w:space="0" w:color="auto"/>
              <w:left w:val="single" w:sz="4" w:space="0" w:color="auto"/>
              <w:bottom w:val="single" w:sz="4" w:space="0" w:color="auto"/>
              <w:right w:val="single" w:sz="4" w:space="0" w:color="auto"/>
            </w:tcBorders>
            <w:hideMark/>
          </w:tcPr>
          <w:p w14:paraId="577A505C" w14:textId="77777777" w:rsidR="00FC040B" w:rsidRPr="00050EB8" w:rsidRDefault="00FC040B" w:rsidP="005A4037">
            <w:pPr>
              <w:keepNext/>
              <w:keepLines/>
              <w:spacing w:after="0"/>
              <w:jc w:val="right"/>
              <w:rPr>
                <w:rFonts w:ascii="Arial" w:hAnsi="Arial" w:cs="Arial"/>
                <w:color w:val="000000"/>
                <w:sz w:val="18"/>
                <w:lang w:eastAsia="zh-CN"/>
              </w:rPr>
            </w:pPr>
            <w:r>
              <w:rPr>
                <w:rFonts w:ascii="Arial" w:eastAsia="宋体" w:hAnsi="Arial" w:cs="Arial"/>
                <w:sz w:val="18"/>
                <w:lang w:eastAsia="zh-CN"/>
              </w:rPr>
              <w:t xml:space="preserve">824 </w:t>
            </w:r>
            <w:r w:rsidRPr="004B5957">
              <w:rPr>
                <w:rFonts w:ascii="Arial" w:eastAsia="宋体" w:hAnsi="Arial" w:cs="Arial"/>
                <w:sz w:val="18"/>
                <w:lang w:eastAsia="zh-CN"/>
              </w:rPr>
              <w:t>MHz</w:t>
            </w:r>
          </w:p>
        </w:tc>
        <w:tc>
          <w:tcPr>
            <w:tcW w:w="317" w:type="dxa"/>
            <w:tcBorders>
              <w:top w:val="single" w:sz="4" w:space="0" w:color="auto"/>
              <w:left w:val="single" w:sz="4" w:space="0" w:color="auto"/>
              <w:bottom w:val="single" w:sz="4" w:space="0" w:color="auto"/>
              <w:right w:val="single" w:sz="4" w:space="0" w:color="auto"/>
            </w:tcBorders>
            <w:hideMark/>
          </w:tcPr>
          <w:p w14:paraId="0A69AFAB" w14:textId="77777777" w:rsidR="00FC040B" w:rsidRDefault="00FC040B" w:rsidP="005A4037">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1384E939" w14:textId="77777777" w:rsidR="00FC040B" w:rsidRPr="00050EB8" w:rsidRDefault="00FC040B" w:rsidP="005A4037">
            <w:pPr>
              <w:keepNext/>
              <w:keepLines/>
              <w:spacing w:after="0"/>
              <w:rPr>
                <w:rFonts w:ascii="Arial" w:hAnsi="Arial" w:cs="Arial"/>
                <w:color w:val="000000"/>
                <w:sz w:val="18"/>
                <w:lang w:eastAsia="zh-CN"/>
              </w:rPr>
            </w:pPr>
            <w:r>
              <w:rPr>
                <w:rFonts w:ascii="Arial" w:eastAsia="宋体" w:hAnsi="Arial" w:cs="Arial"/>
                <w:sz w:val="18"/>
                <w:lang w:eastAsia="zh-CN"/>
              </w:rPr>
              <w:t xml:space="preserve">849 </w:t>
            </w:r>
            <w:r w:rsidRPr="004B5957">
              <w:rPr>
                <w:rFonts w:ascii="Arial" w:eastAsia="宋体" w:hAnsi="Arial" w:cs="Arial"/>
                <w:sz w:val="18"/>
                <w:lang w:eastAsia="zh-CN"/>
              </w:rPr>
              <w:t>MHz</w:t>
            </w:r>
          </w:p>
        </w:tc>
        <w:tc>
          <w:tcPr>
            <w:tcW w:w="1210" w:type="dxa"/>
            <w:tcBorders>
              <w:top w:val="single" w:sz="4" w:space="0" w:color="auto"/>
              <w:left w:val="single" w:sz="4" w:space="0" w:color="auto"/>
              <w:bottom w:val="single" w:sz="4" w:space="0" w:color="auto"/>
              <w:right w:val="single" w:sz="4" w:space="0" w:color="auto"/>
            </w:tcBorders>
            <w:hideMark/>
          </w:tcPr>
          <w:p w14:paraId="6CF3E8BA" w14:textId="77777777" w:rsidR="00FC040B" w:rsidRPr="00050EB8" w:rsidRDefault="00FC040B" w:rsidP="005A4037">
            <w:pPr>
              <w:keepNext/>
              <w:keepLines/>
              <w:spacing w:after="0"/>
              <w:jc w:val="right"/>
              <w:rPr>
                <w:rFonts w:ascii="Arial" w:hAnsi="Arial" w:cs="Arial"/>
                <w:color w:val="000000"/>
                <w:sz w:val="18"/>
                <w:lang w:eastAsia="zh-CN"/>
              </w:rPr>
            </w:pPr>
            <w:r>
              <w:rPr>
                <w:rFonts w:ascii="Arial" w:eastAsia="宋体" w:hAnsi="Arial" w:cs="Arial"/>
                <w:sz w:val="18"/>
                <w:lang w:eastAsia="zh-CN"/>
              </w:rPr>
              <w:t xml:space="preserve">869 </w:t>
            </w:r>
            <w:r w:rsidRPr="004B5957">
              <w:rPr>
                <w:rFonts w:ascii="Arial" w:eastAsia="宋体" w:hAnsi="Arial" w:cs="Arial"/>
                <w:sz w:val="18"/>
                <w:lang w:eastAsia="zh-CN"/>
              </w:rPr>
              <w:t>MHz</w:t>
            </w:r>
          </w:p>
        </w:tc>
        <w:tc>
          <w:tcPr>
            <w:tcW w:w="317" w:type="dxa"/>
            <w:tcBorders>
              <w:top w:val="single" w:sz="4" w:space="0" w:color="auto"/>
              <w:left w:val="single" w:sz="4" w:space="0" w:color="auto"/>
              <w:bottom w:val="single" w:sz="4" w:space="0" w:color="auto"/>
              <w:right w:val="single" w:sz="4" w:space="0" w:color="auto"/>
            </w:tcBorders>
            <w:hideMark/>
          </w:tcPr>
          <w:p w14:paraId="64340A2D" w14:textId="77777777" w:rsidR="00FC040B" w:rsidRDefault="00FC040B" w:rsidP="005A4037">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3B773BB0" w14:textId="77777777" w:rsidR="00FC040B" w:rsidRPr="00050EB8" w:rsidRDefault="00FC040B" w:rsidP="005A4037">
            <w:pPr>
              <w:keepNext/>
              <w:keepLines/>
              <w:spacing w:after="0"/>
              <w:rPr>
                <w:rFonts w:ascii="Arial" w:hAnsi="Arial" w:cs="Arial"/>
                <w:color w:val="000000"/>
                <w:sz w:val="18"/>
                <w:lang w:eastAsia="zh-CN"/>
              </w:rPr>
            </w:pPr>
            <w:r>
              <w:rPr>
                <w:rFonts w:ascii="Arial" w:eastAsia="宋体" w:hAnsi="Arial" w:cs="Arial"/>
                <w:sz w:val="18"/>
                <w:lang w:eastAsia="zh-CN"/>
              </w:rPr>
              <w:t xml:space="preserve">894 </w:t>
            </w:r>
            <w:r w:rsidRPr="004B5957">
              <w:rPr>
                <w:rFonts w:ascii="Arial" w:eastAsia="宋体" w:hAnsi="Arial" w:cs="Arial"/>
                <w:sz w:val="18"/>
                <w:lang w:eastAsia="zh-CN"/>
              </w:rPr>
              <w:t>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68399285" w14:textId="77777777" w:rsidR="00FC040B" w:rsidRPr="00050EB8" w:rsidRDefault="00FC040B" w:rsidP="005A4037">
            <w:pPr>
              <w:keepNext/>
              <w:keepLines/>
              <w:spacing w:after="0"/>
              <w:jc w:val="center"/>
              <w:rPr>
                <w:rFonts w:ascii="Arial" w:hAnsi="Arial"/>
                <w:color w:val="000000"/>
                <w:sz w:val="18"/>
                <w:lang w:eastAsia="zh-CN"/>
              </w:rPr>
            </w:pPr>
            <w:r>
              <w:rPr>
                <w:rFonts w:ascii="Arial" w:hAnsi="Arial" w:cs="Arial"/>
                <w:sz w:val="18"/>
                <w:lang w:eastAsia="ja-JP"/>
              </w:rPr>
              <w:t>FDD</w:t>
            </w:r>
          </w:p>
        </w:tc>
      </w:tr>
      <w:tr w:rsidR="00FC040B" w14:paraId="241AF5E3" w14:textId="77777777" w:rsidTr="005A4037">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7D2298" w14:textId="77777777" w:rsidR="00FC040B" w:rsidRPr="00050EB8" w:rsidRDefault="00FC040B" w:rsidP="005A4037">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07A4F345" w14:textId="77777777" w:rsidR="00FC040B" w:rsidRPr="00050EB8" w:rsidRDefault="00FC040B" w:rsidP="005A4037">
            <w:pPr>
              <w:keepNext/>
              <w:keepLines/>
              <w:spacing w:after="0"/>
              <w:jc w:val="center"/>
              <w:rPr>
                <w:rFonts w:ascii="Arial" w:hAnsi="Arial"/>
                <w:color w:val="000000"/>
                <w:sz w:val="18"/>
              </w:rPr>
            </w:pPr>
            <w:r>
              <w:rPr>
                <w:rFonts w:ascii="Arial" w:eastAsia="宋体" w:hAnsi="Arial"/>
                <w:color w:val="000000"/>
                <w:sz w:val="18"/>
                <w:lang w:eastAsia="zh-CN"/>
              </w:rPr>
              <w:t>n41</w:t>
            </w:r>
          </w:p>
        </w:tc>
        <w:tc>
          <w:tcPr>
            <w:tcW w:w="1212" w:type="dxa"/>
            <w:tcBorders>
              <w:top w:val="single" w:sz="4" w:space="0" w:color="auto"/>
              <w:left w:val="single" w:sz="4" w:space="0" w:color="auto"/>
              <w:bottom w:val="single" w:sz="4" w:space="0" w:color="auto"/>
              <w:right w:val="single" w:sz="4" w:space="0" w:color="auto"/>
            </w:tcBorders>
            <w:vAlign w:val="center"/>
          </w:tcPr>
          <w:p w14:paraId="5E154D92" w14:textId="77777777" w:rsidR="00FC040B" w:rsidRPr="00050EB8" w:rsidRDefault="00FC040B" w:rsidP="005A4037">
            <w:pPr>
              <w:keepNext/>
              <w:keepLines/>
              <w:spacing w:after="0"/>
              <w:jc w:val="right"/>
              <w:rPr>
                <w:rFonts w:ascii="Arial" w:hAnsi="Arial" w:cs="Arial"/>
                <w:color w:val="000000"/>
                <w:sz w:val="18"/>
                <w:lang w:eastAsia="zh-CN"/>
              </w:rPr>
            </w:pPr>
            <w:r>
              <w:rPr>
                <w:rFonts w:ascii="Arial" w:hAnsi="Arial" w:cs="Arial"/>
                <w:color w:val="000000"/>
                <w:sz w:val="18"/>
                <w:lang w:eastAsia="zh-CN"/>
              </w:rPr>
              <w:t>2496 MHz</w:t>
            </w:r>
          </w:p>
        </w:tc>
        <w:tc>
          <w:tcPr>
            <w:tcW w:w="317" w:type="dxa"/>
            <w:tcBorders>
              <w:top w:val="single" w:sz="4" w:space="0" w:color="auto"/>
              <w:left w:val="single" w:sz="4" w:space="0" w:color="auto"/>
              <w:bottom w:val="single" w:sz="4" w:space="0" w:color="auto"/>
              <w:right w:val="single" w:sz="4" w:space="0" w:color="auto"/>
            </w:tcBorders>
            <w:vAlign w:val="center"/>
          </w:tcPr>
          <w:p w14:paraId="724DBA05" w14:textId="77777777" w:rsidR="00FC040B" w:rsidRDefault="00FC040B" w:rsidP="005A4037">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2AE645CF" w14:textId="77777777" w:rsidR="00FC040B" w:rsidRPr="00050EB8" w:rsidRDefault="00FC040B" w:rsidP="005A4037">
            <w:pPr>
              <w:keepNext/>
              <w:keepLines/>
              <w:spacing w:after="0"/>
              <w:rPr>
                <w:rFonts w:ascii="Arial" w:hAnsi="Arial" w:cs="Arial"/>
                <w:color w:val="000000"/>
                <w:sz w:val="18"/>
                <w:lang w:eastAsia="zh-CN"/>
              </w:rPr>
            </w:pPr>
            <w:r>
              <w:rPr>
                <w:rFonts w:ascii="Arial" w:hAnsi="Arial" w:cs="Arial"/>
                <w:color w:val="000000"/>
                <w:sz w:val="18"/>
                <w:lang w:eastAsia="zh-CN"/>
              </w:rPr>
              <w:t>2690 MHz</w:t>
            </w:r>
          </w:p>
        </w:tc>
        <w:tc>
          <w:tcPr>
            <w:tcW w:w="1210" w:type="dxa"/>
            <w:tcBorders>
              <w:top w:val="single" w:sz="4" w:space="0" w:color="auto"/>
              <w:left w:val="single" w:sz="4" w:space="0" w:color="auto"/>
              <w:bottom w:val="single" w:sz="4" w:space="0" w:color="auto"/>
              <w:right w:val="single" w:sz="4" w:space="0" w:color="auto"/>
            </w:tcBorders>
            <w:vAlign w:val="center"/>
          </w:tcPr>
          <w:p w14:paraId="5F10D091" w14:textId="77777777" w:rsidR="00FC040B" w:rsidRPr="00050EB8" w:rsidRDefault="00FC040B" w:rsidP="005A4037">
            <w:pPr>
              <w:keepNext/>
              <w:keepLines/>
              <w:spacing w:after="0"/>
              <w:jc w:val="right"/>
              <w:rPr>
                <w:rFonts w:ascii="Arial" w:hAnsi="Arial" w:cs="Arial"/>
                <w:color w:val="000000"/>
                <w:sz w:val="18"/>
                <w:lang w:eastAsia="zh-CN"/>
              </w:rPr>
            </w:pPr>
            <w:r>
              <w:rPr>
                <w:rFonts w:ascii="Arial" w:hAnsi="Arial" w:cs="Arial"/>
                <w:color w:val="000000"/>
                <w:sz w:val="18"/>
                <w:lang w:eastAsia="zh-CN"/>
              </w:rPr>
              <w:t>2496 MHz</w:t>
            </w:r>
          </w:p>
        </w:tc>
        <w:tc>
          <w:tcPr>
            <w:tcW w:w="317" w:type="dxa"/>
            <w:tcBorders>
              <w:top w:val="single" w:sz="4" w:space="0" w:color="auto"/>
              <w:left w:val="single" w:sz="4" w:space="0" w:color="auto"/>
              <w:bottom w:val="single" w:sz="4" w:space="0" w:color="auto"/>
              <w:right w:val="single" w:sz="4" w:space="0" w:color="auto"/>
            </w:tcBorders>
            <w:vAlign w:val="center"/>
          </w:tcPr>
          <w:p w14:paraId="231E37A0" w14:textId="77777777" w:rsidR="00FC040B" w:rsidRDefault="00FC040B" w:rsidP="005A4037">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5948ACA5" w14:textId="77777777" w:rsidR="00FC040B" w:rsidRPr="00050EB8" w:rsidRDefault="00FC040B" w:rsidP="005A4037">
            <w:pPr>
              <w:keepNext/>
              <w:keepLines/>
              <w:spacing w:after="0"/>
              <w:rPr>
                <w:rFonts w:ascii="Arial" w:hAnsi="Arial" w:cs="Arial"/>
                <w:color w:val="000000"/>
                <w:sz w:val="18"/>
                <w:lang w:eastAsia="zh-CN"/>
              </w:rPr>
            </w:pPr>
            <w:r>
              <w:rPr>
                <w:rFonts w:ascii="Arial" w:hAnsi="Arial" w:cs="Arial"/>
                <w:color w:val="000000"/>
                <w:sz w:val="18"/>
                <w:lang w:eastAsia="zh-CN"/>
              </w:rPr>
              <w:t>2690 MHz</w:t>
            </w:r>
          </w:p>
        </w:tc>
        <w:tc>
          <w:tcPr>
            <w:tcW w:w="850" w:type="dxa"/>
            <w:tcBorders>
              <w:top w:val="single" w:sz="4" w:space="0" w:color="auto"/>
              <w:left w:val="single" w:sz="4" w:space="0" w:color="auto"/>
              <w:bottom w:val="single" w:sz="4" w:space="0" w:color="auto"/>
              <w:right w:val="single" w:sz="4" w:space="0" w:color="auto"/>
            </w:tcBorders>
            <w:vAlign w:val="center"/>
          </w:tcPr>
          <w:p w14:paraId="541426A2" w14:textId="77777777" w:rsidR="00FC040B" w:rsidRPr="00050EB8" w:rsidRDefault="00FC040B" w:rsidP="005A4037">
            <w:pPr>
              <w:keepNext/>
              <w:keepLines/>
              <w:spacing w:after="0"/>
              <w:jc w:val="center"/>
              <w:rPr>
                <w:rFonts w:ascii="Arial" w:hAnsi="Arial"/>
                <w:color w:val="000000"/>
                <w:sz w:val="18"/>
                <w:lang w:eastAsia="zh-CN"/>
              </w:rPr>
            </w:pPr>
            <w:r>
              <w:rPr>
                <w:rFonts w:ascii="Arial" w:hAnsi="Arial" w:cs="Arial"/>
                <w:sz w:val="18"/>
                <w:lang w:eastAsia="ja-JP"/>
              </w:rPr>
              <w:t>TDD</w:t>
            </w:r>
          </w:p>
        </w:tc>
      </w:tr>
      <w:tr w:rsidR="00FC040B" w14:paraId="2F9D74E5" w14:textId="77777777" w:rsidTr="006A0293">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57C18F" w14:textId="77777777" w:rsidR="00FC040B" w:rsidRPr="00050EB8" w:rsidRDefault="00FC040B" w:rsidP="005A4037">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76A95859" w14:textId="77777777" w:rsidR="00FC040B" w:rsidRPr="00050EB8" w:rsidRDefault="00FC040B" w:rsidP="005A4037">
            <w:pPr>
              <w:keepNext/>
              <w:keepLines/>
              <w:spacing w:after="0"/>
              <w:jc w:val="center"/>
              <w:rPr>
                <w:rFonts w:ascii="Arial" w:hAnsi="Arial"/>
                <w:color w:val="000000"/>
                <w:sz w:val="18"/>
                <w:lang w:eastAsia="zh-CN"/>
              </w:rPr>
            </w:pPr>
            <w:r>
              <w:rPr>
                <w:rFonts w:ascii="Arial" w:eastAsia="宋体" w:hAnsi="Arial"/>
                <w:color w:val="000000"/>
                <w:sz w:val="18"/>
                <w:lang w:eastAsia="zh-CN"/>
              </w:rPr>
              <w:t>n66</w:t>
            </w:r>
          </w:p>
        </w:tc>
        <w:tc>
          <w:tcPr>
            <w:tcW w:w="1212" w:type="dxa"/>
            <w:tcBorders>
              <w:top w:val="single" w:sz="4" w:space="0" w:color="auto"/>
              <w:left w:val="single" w:sz="4" w:space="0" w:color="auto"/>
              <w:bottom w:val="single" w:sz="4" w:space="0" w:color="auto"/>
              <w:right w:val="single" w:sz="4" w:space="0" w:color="auto"/>
            </w:tcBorders>
            <w:vAlign w:val="center"/>
          </w:tcPr>
          <w:p w14:paraId="59AF4086" w14:textId="77777777" w:rsidR="00FC040B" w:rsidRPr="00050EB8" w:rsidRDefault="00FC040B" w:rsidP="005A4037">
            <w:pPr>
              <w:keepNext/>
              <w:keepLines/>
              <w:spacing w:after="0"/>
              <w:jc w:val="right"/>
              <w:rPr>
                <w:rFonts w:ascii="Arial" w:hAnsi="Arial" w:cs="Arial"/>
                <w:color w:val="000000"/>
                <w:sz w:val="18"/>
                <w:lang w:eastAsia="zh-CN"/>
              </w:rPr>
            </w:pPr>
            <w:r>
              <w:rPr>
                <w:rFonts w:ascii="Arial" w:eastAsia="宋体" w:hAnsi="Arial" w:cs="Arial"/>
                <w:sz w:val="18"/>
                <w:lang w:eastAsia="zh-CN"/>
              </w:rPr>
              <w:t>171</w:t>
            </w:r>
            <w:r w:rsidRPr="004B5957">
              <w:rPr>
                <w:rFonts w:ascii="Arial" w:eastAsia="宋体" w:hAnsi="Arial" w:cs="Arial"/>
                <w:sz w:val="18"/>
                <w:lang w:eastAsia="zh-CN"/>
              </w:rPr>
              <w:t>0</w:t>
            </w:r>
            <w:r>
              <w:rPr>
                <w:rFonts w:ascii="Arial" w:eastAsia="宋体" w:hAnsi="Arial" w:cs="Arial"/>
                <w:sz w:val="18"/>
                <w:lang w:eastAsia="zh-CN"/>
              </w:rPr>
              <w:t xml:space="preserve"> </w:t>
            </w:r>
            <w:r w:rsidRPr="004B5957">
              <w:rPr>
                <w:rFonts w:ascii="Arial" w:eastAsia="宋体" w:hAnsi="Arial" w:cs="Arial"/>
                <w:sz w:val="18"/>
                <w:lang w:eastAsia="zh-CN"/>
              </w:rPr>
              <w:t>MHz</w:t>
            </w:r>
          </w:p>
        </w:tc>
        <w:tc>
          <w:tcPr>
            <w:tcW w:w="317" w:type="dxa"/>
            <w:tcBorders>
              <w:top w:val="single" w:sz="4" w:space="0" w:color="auto"/>
              <w:left w:val="single" w:sz="4" w:space="0" w:color="auto"/>
              <w:bottom w:val="single" w:sz="4" w:space="0" w:color="auto"/>
              <w:right w:val="single" w:sz="4" w:space="0" w:color="auto"/>
            </w:tcBorders>
            <w:vAlign w:val="center"/>
          </w:tcPr>
          <w:p w14:paraId="334B27A0" w14:textId="77777777" w:rsidR="00FC040B" w:rsidRDefault="00FC040B" w:rsidP="005A4037">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653C01E2" w14:textId="77777777" w:rsidR="00FC040B" w:rsidRPr="00050EB8" w:rsidRDefault="00FC040B" w:rsidP="005A4037">
            <w:pPr>
              <w:keepNext/>
              <w:keepLines/>
              <w:spacing w:after="0"/>
              <w:rPr>
                <w:rFonts w:ascii="Arial" w:hAnsi="Arial" w:cs="Arial"/>
                <w:color w:val="000000"/>
                <w:sz w:val="18"/>
                <w:lang w:eastAsia="zh-CN"/>
              </w:rPr>
            </w:pPr>
            <w:r>
              <w:rPr>
                <w:rFonts w:ascii="Arial" w:eastAsia="宋体" w:hAnsi="Arial" w:cs="Arial"/>
                <w:sz w:val="18"/>
                <w:lang w:eastAsia="zh-CN"/>
              </w:rPr>
              <w:t>178</w:t>
            </w:r>
            <w:r w:rsidRPr="004B5957">
              <w:rPr>
                <w:rFonts w:ascii="Arial" w:eastAsia="宋体" w:hAnsi="Arial" w:cs="Arial"/>
                <w:sz w:val="18"/>
                <w:lang w:eastAsia="zh-CN"/>
              </w:rPr>
              <w:t>0</w:t>
            </w:r>
            <w:r>
              <w:rPr>
                <w:rFonts w:ascii="Arial" w:eastAsia="宋体" w:hAnsi="Arial" w:cs="Arial"/>
                <w:sz w:val="18"/>
                <w:lang w:eastAsia="zh-CN"/>
              </w:rPr>
              <w:t xml:space="preserve"> </w:t>
            </w:r>
            <w:r w:rsidRPr="004B5957">
              <w:rPr>
                <w:rFonts w:ascii="Arial" w:eastAsia="宋体" w:hAnsi="Arial" w:cs="Arial"/>
                <w:sz w:val="18"/>
                <w:lang w:eastAsia="zh-CN"/>
              </w:rPr>
              <w:t>MHz</w:t>
            </w:r>
          </w:p>
        </w:tc>
        <w:tc>
          <w:tcPr>
            <w:tcW w:w="1210" w:type="dxa"/>
            <w:tcBorders>
              <w:top w:val="single" w:sz="4" w:space="0" w:color="auto"/>
              <w:left w:val="single" w:sz="4" w:space="0" w:color="auto"/>
              <w:bottom w:val="single" w:sz="4" w:space="0" w:color="auto"/>
              <w:right w:val="single" w:sz="4" w:space="0" w:color="auto"/>
            </w:tcBorders>
            <w:vAlign w:val="center"/>
          </w:tcPr>
          <w:p w14:paraId="4A21365C" w14:textId="77777777" w:rsidR="00FC040B" w:rsidRPr="00050EB8" w:rsidRDefault="00FC040B" w:rsidP="005A4037">
            <w:pPr>
              <w:keepNext/>
              <w:keepLines/>
              <w:spacing w:after="0"/>
              <w:jc w:val="right"/>
              <w:rPr>
                <w:rFonts w:ascii="Arial" w:hAnsi="Arial" w:cs="Arial"/>
                <w:color w:val="000000"/>
                <w:sz w:val="18"/>
                <w:lang w:eastAsia="zh-CN"/>
              </w:rPr>
            </w:pPr>
            <w:r w:rsidRPr="004B5957">
              <w:rPr>
                <w:rFonts w:ascii="Arial" w:eastAsia="宋体" w:hAnsi="Arial" w:cs="Arial"/>
                <w:sz w:val="18"/>
                <w:lang w:eastAsia="zh-CN"/>
              </w:rPr>
              <w:t>2</w:t>
            </w:r>
            <w:r>
              <w:rPr>
                <w:rFonts w:ascii="Arial" w:eastAsia="宋体" w:hAnsi="Arial" w:cs="Arial"/>
                <w:sz w:val="18"/>
                <w:lang w:eastAsia="zh-CN"/>
              </w:rPr>
              <w:t>11</w:t>
            </w:r>
            <w:r w:rsidRPr="004B5957">
              <w:rPr>
                <w:rFonts w:ascii="Arial" w:eastAsia="宋体" w:hAnsi="Arial" w:cs="Arial"/>
                <w:sz w:val="18"/>
                <w:lang w:eastAsia="zh-CN"/>
              </w:rPr>
              <w:t>0</w:t>
            </w:r>
            <w:r>
              <w:rPr>
                <w:rFonts w:ascii="Arial" w:eastAsia="宋体" w:hAnsi="Arial" w:cs="Arial"/>
                <w:sz w:val="18"/>
                <w:lang w:eastAsia="zh-CN"/>
              </w:rPr>
              <w:t xml:space="preserve"> </w:t>
            </w:r>
            <w:r w:rsidRPr="004B5957">
              <w:rPr>
                <w:rFonts w:ascii="Arial" w:eastAsia="宋体" w:hAnsi="Arial" w:cs="Arial"/>
                <w:sz w:val="18"/>
                <w:lang w:eastAsia="zh-CN"/>
              </w:rPr>
              <w:t>MHz</w:t>
            </w:r>
          </w:p>
        </w:tc>
        <w:tc>
          <w:tcPr>
            <w:tcW w:w="317" w:type="dxa"/>
            <w:tcBorders>
              <w:top w:val="single" w:sz="4" w:space="0" w:color="auto"/>
              <w:left w:val="single" w:sz="4" w:space="0" w:color="auto"/>
              <w:bottom w:val="single" w:sz="4" w:space="0" w:color="auto"/>
              <w:right w:val="single" w:sz="4" w:space="0" w:color="auto"/>
            </w:tcBorders>
            <w:vAlign w:val="center"/>
          </w:tcPr>
          <w:p w14:paraId="772F398A" w14:textId="77777777" w:rsidR="00FC040B" w:rsidRDefault="00FC040B" w:rsidP="005A4037">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69BF6654" w14:textId="77777777" w:rsidR="00FC040B" w:rsidRPr="00050EB8" w:rsidRDefault="00FC040B" w:rsidP="005A4037">
            <w:pPr>
              <w:keepNext/>
              <w:keepLines/>
              <w:spacing w:after="0"/>
              <w:rPr>
                <w:rFonts w:ascii="Arial" w:hAnsi="Arial" w:cs="Arial"/>
                <w:color w:val="000000"/>
                <w:sz w:val="18"/>
                <w:lang w:eastAsia="zh-CN"/>
              </w:rPr>
            </w:pPr>
            <w:r w:rsidRPr="004B5957">
              <w:rPr>
                <w:rFonts w:ascii="Arial" w:eastAsia="宋体" w:hAnsi="Arial" w:cs="Arial"/>
                <w:sz w:val="18"/>
                <w:lang w:eastAsia="zh-CN"/>
              </w:rPr>
              <w:t>2</w:t>
            </w:r>
            <w:r>
              <w:rPr>
                <w:rFonts w:ascii="Arial" w:eastAsia="宋体" w:hAnsi="Arial" w:cs="Arial"/>
                <w:sz w:val="18"/>
                <w:lang w:eastAsia="zh-CN"/>
              </w:rPr>
              <w:t>20</w:t>
            </w:r>
            <w:r w:rsidRPr="004B5957">
              <w:rPr>
                <w:rFonts w:ascii="Arial" w:eastAsia="宋体" w:hAnsi="Arial" w:cs="Arial"/>
                <w:sz w:val="18"/>
                <w:lang w:eastAsia="zh-CN"/>
              </w:rPr>
              <w:t>0</w:t>
            </w:r>
            <w:r>
              <w:rPr>
                <w:rFonts w:ascii="Arial" w:eastAsia="宋体" w:hAnsi="Arial" w:cs="Arial"/>
                <w:sz w:val="18"/>
                <w:lang w:eastAsia="zh-CN"/>
              </w:rPr>
              <w:t xml:space="preserve"> </w:t>
            </w:r>
            <w:r w:rsidRPr="004B5957">
              <w:rPr>
                <w:rFonts w:ascii="Arial" w:eastAsia="宋体" w:hAnsi="Arial" w:cs="Arial"/>
                <w:sz w:val="18"/>
                <w:lang w:eastAsia="zh-CN"/>
              </w:rPr>
              <w:t>MHz</w:t>
            </w:r>
          </w:p>
        </w:tc>
        <w:tc>
          <w:tcPr>
            <w:tcW w:w="850" w:type="dxa"/>
            <w:tcBorders>
              <w:top w:val="single" w:sz="4" w:space="0" w:color="auto"/>
              <w:left w:val="single" w:sz="4" w:space="0" w:color="auto"/>
              <w:bottom w:val="single" w:sz="4" w:space="0" w:color="auto"/>
              <w:right w:val="single" w:sz="4" w:space="0" w:color="auto"/>
            </w:tcBorders>
            <w:vAlign w:val="center"/>
          </w:tcPr>
          <w:p w14:paraId="6EC5A6D0" w14:textId="77777777" w:rsidR="00FC040B" w:rsidRPr="00050EB8" w:rsidRDefault="00FC040B" w:rsidP="005A4037">
            <w:pPr>
              <w:keepNext/>
              <w:keepLines/>
              <w:spacing w:after="0"/>
              <w:jc w:val="center"/>
              <w:rPr>
                <w:rFonts w:ascii="Arial" w:hAnsi="Arial" w:cs="Arial"/>
                <w:color w:val="000000"/>
                <w:sz w:val="18"/>
                <w:szCs w:val="18"/>
                <w:lang w:eastAsia="zh-CN"/>
              </w:rPr>
            </w:pPr>
            <w:r>
              <w:rPr>
                <w:rFonts w:ascii="Arial" w:hAnsi="Arial" w:cs="Arial"/>
                <w:sz w:val="18"/>
                <w:lang w:eastAsia="ja-JP"/>
              </w:rPr>
              <w:t>FDD</w:t>
            </w:r>
          </w:p>
        </w:tc>
      </w:tr>
    </w:tbl>
    <w:p w14:paraId="469A4E6E" w14:textId="77777777" w:rsidR="00FC040B" w:rsidRDefault="00FC040B" w:rsidP="00FC040B">
      <w:pPr>
        <w:rPr>
          <w:lang w:eastAsia="ko-KR"/>
        </w:rPr>
      </w:pPr>
    </w:p>
    <w:p w14:paraId="28BFB89D" w14:textId="0C3EE970" w:rsidR="00FC040B" w:rsidRDefault="00FC040B" w:rsidP="00FC040B">
      <w:pPr>
        <w:pStyle w:val="41"/>
      </w:pPr>
      <w:bookmarkStart w:id="668" w:name="_Toc136288583"/>
      <w:r>
        <w:rPr>
          <w:rFonts w:hint="eastAsia"/>
        </w:rPr>
        <w:t>5.64.</w:t>
      </w:r>
      <w:r>
        <w:t>1.2</w:t>
      </w:r>
      <w:r>
        <w:tab/>
        <w:t xml:space="preserve">Channel bandwidths per operating band for </w:t>
      </w:r>
      <w:r>
        <w:rPr>
          <w:rFonts w:hint="eastAsia"/>
        </w:rPr>
        <w:t>CA</w:t>
      </w:r>
      <w:bookmarkEnd w:id="668"/>
    </w:p>
    <w:p w14:paraId="5E1A3307" w14:textId="3C057525" w:rsidR="00FC040B" w:rsidRDefault="00FC040B" w:rsidP="00FC040B">
      <w:pPr>
        <w:pStyle w:val="TH"/>
        <w:rPr>
          <w:rFonts w:cs="Arial"/>
        </w:rPr>
      </w:pPr>
      <w:r>
        <w:rPr>
          <w:rFonts w:cs="Arial"/>
        </w:rPr>
        <w:t>Table 5.64.1.2-1: Supported bandwidths per CA band combination of band n5+n41+n66</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FC040B" w14:paraId="36A60A13" w14:textId="77777777" w:rsidTr="005A4037">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2E248523" w14:textId="77777777" w:rsidR="00FC040B" w:rsidRDefault="00FC040B" w:rsidP="005A4037">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4A145147" w14:textId="77777777" w:rsidR="00FC040B" w:rsidRDefault="00FC040B" w:rsidP="005A4037">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087EE82A" w14:textId="77777777" w:rsidR="00FC040B" w:rsidRDefault="00FC040B" w:rsidP="005A4037">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79D3ECC" w14:textId="77777777" w:rsidR="00FC040B" w:rsidRDefault="00FC040B" w:rsidP="005A4037">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367EB9AE" w14:textId="77777777" w:rsidR="00FC040B" w:rsidRDefault="00FC040B" w:rsidP="005A4037">
            <w:pPr>
              <w:pStyle w:val="TAH"/>
              <w:overflowPunct w:val="0"/>
              <w:autoSpaceDE w:val="0"/>
              <w:autoSpaceDN w:val="0"/>
              <w:adjustRightInd w:val="0"/>
              <w:rPr>
                <w:lang w:eastAsia="zh-CN"/>
              </w:rPr>
            </w:pPr>
            <w:r>
              <w:t>Bandwidth combination set</w:t>
            </w:r>
          </w:p>
        </w:tc>
      </w:tr>
      <w:tr w:rsidR="00FC040B" w14:paraId="3087BA17" w14:textId="77777777" w:rsidTr="005A403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DD47C8" w14:textId="77777777" w:rsidR="00FC040B" w:rsidRDefault="00FC040B" w:rsidP="005A4037">
            <w:pPr>
              <w:pStyle w:val="TAC"/>
              <w:overflowPunct w:val="0"/>
              <w:autoSpaceDE w:val="0"/>
              <w:autoSpaceDN w:val="0"/>
              <w:adjustRightInd w:val="0"/>
              <w:rPr>
                <w:rFonts w:eastAsia="宋体"/>
                <w:lang w:eastAsia="zh-CN"/>
              </w:rPr>
            </w:pPr>
            <w:r w:rsidRPr="0060359B">
              <w:rPr>
                <w:lang w:eastAsia="zh-CN"/>
              </w:rPr>
              <w:t>CA_</w:t>
            </w:r>
            <w:r>
              <w:rPr>
                <w:lang w:eastAsia="zh-CN"/>
              </w:rPr>
              <w:t>n5</w:t>
            </w:r>
            <w:r w:rsidRPr="0060359B">
              <w:rPr>
                <w:lang w:eastAsia="zh-CN"/>
              </w:rPr>
              <w:t>A-n41A-n66A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178512" w14:textId="77777777" w:rsidR="00FC040B" w:rsidRDefault="00FC040B" w:rsidP="005A4037">
            <w:pPr>
              <w:pStyle w:val="TAC"/>
              <w:overflowPunct w:val="0"/>
              <w:autoSpaceDE w:val="0"/>
              <w:autoSpaceDN w:val="0"/>
              <w:adjustRightInd w:val="0"/>
              <w:rPr>
                <w:rFonts w:eastAsia="宋体"/>
                <w:lang w:eastAsia="zh-CN"/>
              </w:rPr>
            </w:pPr>
            <w:r w:rsidRPr="0060359B">
              <w:rPr>
                <w:lang w:eastAsia="zh-CN"/>
              </w:rPr>
              <w:t>CA_</w:t>
            </w:r>
            <w:r>
              <w:rPr>
                <w:lang w:eastAsia="zh-CN"/>
              </w:rPr>
              <w:t>n5</w:t>
            </w:r>
            <w:r w:rsidRPr="0060359B">
              <w:rPr>
                <w:lang w:eastAsia="zh-CN"/>
              </w:rPr>
              <w:t>A-n41A</w:t>
            </w:r>
            <w:r>
              <w:rPr>
                <w:lang w:eastAsia="zh-CN"/>
              </w:rPr>
              <w:t xml:space="preserve"> </w:t>
            </w:r>
            <w:r>
              <w:rPr>
                <w:lang w:eastAsia="zh-CN"/>
              </w:rPr>
              <w:br/>
            </w:r>
            <w:r w:rsidRPr="0060359B">
              <w:rPr>
                <w:lang w:eastAsia="zh-CN"/>
              </w:rPr>
              <w:t>CA_</w:t>
            </w:r>
            <w:r>
              <w:rPr>
                <w:lang w:eastAsia="zh-CN"/>
              </w:rPr>
              <w:t>n5</w:t>
            </w:r>
            <w:r w:rsidRPr="0060359B">
              <w:rPr>
                <w:lang w:eastAsia="zh-CN"/>
              </w:rPr>
              <w:t>A-n66A</w:t>
            </w:r>
            <w:r>
              <w:rPr>
                <w:lang w:eastAsia="zh-CN"/>
              </w:rPr>
              <w:br/>
            </w:r>
            <w:r w:rsidRPr="0060359B">
              <w:rPr>
                <w:lang w:eastAsia="zh-CN"/>
              </w:rPr>
              <w:t>CA</w:t>
            </w:r>
            <w:r>
              <w:rPr>
                <w:lang w:eastAsia="zh-CN"/>
              </w:rPr>
              <w:t>_</w:t>
            </w:r>
            <w:r w:rsidRPr="0060359B">
              <w:rPr>
                <w:lang w:eastAsia="zh-CN"/>
              </w:rPr>
              <w:t>n41A-n66A</w:t>
            </w:r>
          </w:p>
        </w:tc>
        <w:tc>
          <w:tcPr>
            <w:tcW w:w="730" w:type="dxa"/>
            <w:tcBorders>
              <w:left w:val="single" w:sz="4" w:space="0" w:color="auto"/>
              <w:right w:val="single" w:sz="4" w:space="0" w:color="auto"/>
            </w:tcBorders>
            <w:vAlign w:val="center"/>
          </w:tcPr>
          <w:p w14:paraId="3F58CCF8" w14:textId="77777777" w:rsidR="00FC040B" w:rsidRDefault="00FC040B" w:rsidP="005A4037">
            <w:pPr>
              <w:pStyle w:val="TAC"/>
              <w:overflowPunct w:val="0"/>
              <w:autoSpaceDE w:val="0"/>
              <w:autoSpaceDN w:val="0"/>
              <w:adjustRightInd w:val="0"/>
              <w:rPr>
                <w:lang w:eastAsia="zh-CN"/>
              </w:rPr>
            </w:pPr>
            <w:r>
              <w:rPr>
                <w:rFonts w:hint="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CBC203B" w14:textId="77777777" w:rsidR="00FC040B" w:rsidRDefault="00FC040B" w:rsidP="005A4037">
            <w:pPr>
              <w:pStyle w:val="TAC"/>
            </w:pPr>
            <w:r>
              <w:t xml:space="preserve">5, </w:t>
            </w:r>
            <w:r w:rsidRPr="00C47350">
              <w:t>10, 15</w:t>
            </w:r>
            <w:r>
              <w:t>, 20, 25</w:t>
            </w:r>
          </w:p>
        </w:tc>
        <w:tc>
          <w:tcPr>
            <w:tcW w:w="1360" w:type="dxa"/>
            <w:tcBorders>
              <w:left w:val="single" w:sz="4" w:space="0" w:color="auto"/>
              <w:bottom w:val="nil"/>
              <w:right w:val="single" w:sz="4" w:space="0" w:color="auto"/>
            </w:tcBorders>
            <w:shd w:val="clear" w:color="auto" w:fill="auto"/>
            <w:vAlign w:val="center"/>
          </w:tcPr>
          <w:p w14:paraId="682D64FA" w14:textId="77777777" w:rsidR="00FC040B" w:rsidRDefault="00FC040B" w:rsidP="005A4037">
            <w:pPr>
              <w:pStyle w:val="TAC"/>
              <w:overflowPunct w:val="0"/>
              <w:autoSpaceDE w:val="0"/>
              <w:autoSpaceDN w:val="0"/>
              <w:adjustRightInd w:val="0"/>
              <w:rPr>
                <w:lang w:eastAsia="zh-CN"/>
              </w:rPr>
            </w:pPr>
            <w:r>
              <w:rPr>
                <w:rFonts w:hint="eastAsia"/>
                <w:lang w:eastAsia="zh-CN"/>
              </w:rPr>
              <w:t>0</w:t>
            </w:r>
          </w:p>
        </w:tc>
      </w:tr>
      <w:tr w:rsidR="00FC040B" w14:paraId="3463ECDB" w14:textId="77777777" w:rsidTr="005A4037">
        <w:trPr>
          <w:trHeight w:val="187"/>
        </w:trPr>
        <w:tc>
          <w:tcPr>
            <w:tcW w:w="1983" w:type="dxa"/>
            <w:tcBorders>
              <w:top w:val="nil"/>
              <w:left w:val="single" w:sz="4" w:space="0" w:color="auto"/>
              <w:bottom w:val="nil"/>
              <w:right w:val="single" w:sz="4" w:space="0" w:color="auto"/>
            </w:tcBorders>
            <w:shd w:val="clear" w:color="auto" w:fill="auto"/>
            <w:vAlign w:val="center"/>
          </w:tcPr>
          <w:p w14:paraId="61FAD414" w14:textId="77777777" w:rsidR="00FC040B" w:rsidRDefault="00FC040B" w:rsidP="005A4037">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EA6E74B" w14:textId="77777777" w:rsidR="00FC040B" w:rsidRDefault="00FC040B" w:rsidP="005A4037">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140414E5" w14:textId="77777777" w:rsidR="00FC040B" w:rsidRDefault="00FC040B" w:rsidP="005A4037">
            <w:pPr>
              <w:pStyle w:val="TAC"/>
              <w:overflowPunct w:val="0"/>
              <w:autoSpaceDE w:val="0"/>
              <w:autoSpaceDN w:val="0"/>
              <w:adjustRightInd w:val="0"/>
              <w:rPr>
                <w:lang w:eastAsia="zh-CN"/>
              </w:rPr>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BA2575A" w14:textId="77777777" w:rsidR="00FC040B" w:rsidRDefault="00FC040B" w:rsidP="005A4037">
            <w:pPr>
              <w:pStyle w:val="TAC"/>
            </w:pPr>
            <w:r>
              <w:rPr>
                <w:rFonts w:hint="eastAsia"/>
              </w:rPr>
              <w:t>1</w:t>
            </w:r>
            <w:r>
              <w:t>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1DFE0073" w14:textId="77777777" w:rsidR="00FC040B" w:rsidRDefault="00FC040B" w:rsidP="005A4037">
            <w:pPr>
              <w:pStyle w:val="TAC"/>
              <w:overflowPunct w:val="0"/>
              <w:autoSpaceDE w:val="0"/>
              <w:autoSpaceDN w:val="0"/>
              <w:adjustRightInd w:val="0"/>
              <w:rPr>
                <w:lang w:eastAsia="zh-CN"/>
              </w:rPr>
            </w:pPr>
          </w:p>
        </w:tc>
      </w:tr>
      <w:tr w:rsidR="00FC040B" w14:paraId="357380DB" w14:textId="77777777" w:rsidTr="005A40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82666C" w14:textId="77777777" w:rsidR="00FC040B" w:rsidRDefault="00FC040B" w:rsidP="005A4037">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A02769" w14:textId="77777777" w:rsidR="00FC040B" w:rsidRDefault="00FC040B" w:rsidP="005A4037">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4414A975" w14:textId="77777777" w:rsidR="00FC040B" w:rsidRDefault="00FC040B" w:rsidP="005A4037">
            <w:pPr>
              <w:pStyle w:val="TAC"/>
              <w:overflowPunct w:val="0"/>
              <w:autoSpaceDE w:val="0"/>
              <w:autoSpaceDN w:val="0"/>
              <w:adjustRightInd w:val="0"/>
              <w:rPr>
                <w:lang w:eastAsia="zh-CN"/>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67B5BDD3" w14:textId="77777777" w:rsidR="00FC040B" w:rsidRPr="00C85666" w:rsidRDefault="00FC040B" w:rsidP="005A4037">
            <w:pPr>
              <w:pStyle w:val="TAC"/>
              <w:rPr>
                <w:rFonts w:eastAsia="宋体"/>
                <w:lang w:eastAsia="zh-CN" w:bidi="ar"/>
              </w:rPr>
            </w:pPr>
            <w:r>
              <w:t xml:space="preserve">5, </w:t>
            </w:r>
            <w:r w:rsidRPr="00FE1D75">
              <w:t>10, 15, 20, 25, 30,</w:t>
            </w:r>
            <w:r>
              <w:t xml:space="preserve"> 35,</w:t>
            </w:r>
            <w:r w:rsidRPr="00FE1D75">
              <w:t xml:space="preserve"> 40, </w:t>
            </w:r>
            <w:r>
              <w:t>45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403D11" w14:textId="77777777" w:rsidR="00FC040B" w:rsidRDefault="00FC040B" w:rsidP="005A4037">
            <w:pPr>
              <w:pStyle w:val="TAC"/>
              <w:overflowPunct w:val="0"/>
              <w:autoSpaceDE w:val="0"/>
              <w:autoSpaceDN w:val="0"/>
              <w:adjustRightInd w:val="0"/>
              <w:rPr>
                <w:lang w:eastAsia="zh-CN"/>
              </w:rPr>
            </w:pPr>
          </w:p>
        </w:tc>
      </w:tr>
    </w:tbl>
    <w:p w14:paraId="2B231692" w14:textId="77777777" w:rsidR="00FC040B" w:rsidRDefault="00FC040B" w:rsidP="00FC040B">
      <w:pPr>
        <w:pStyle w:val="TH"/>
        <w:sectPr w:rsidR="00FC040B">
          <w:pgSz w:w="11906" w:h="16838"/>
          <w:pgMar w:top="567" w:right="1134" w:bottom="709" w:left="1134" w:header="720" w:footer="720" w:gutter="0"/>
          <w:cols w:space="720"/>
          <w:docGrid w:linePitch="272"/>
        </w:sectPr>
      </w:pPr>
    </w:p>
    <w:p w14:paraId="7C259DAD" w14:textId="1E8248ED" w:rsidR="00FC040B" w:rsidRDefault="00FC040B" w:rsidP="00FC040B">
      <w:pPr>
        <w:pStyle w:val="41"/>
      </w:pPr>
      <w:bookmarkStart w:id="669" w:name="_Toc136288584"/>
      <w:r>
        <w:rPr>
          <w:rFonts w:hint="eastAsia"/>
        </w:rPr>
        <w:t>5.64.</w:t>
      </w:r>
      <w:r>
        <w:t>1</w:t>
      </w:r>
      <w:r>
        <w:rPr>
          <w:rFonts w:hint="eastAsia"/>
        </w:rPr>
        <w:t>.3</w:t>
      </w:r>
      <w:r>
        <w:tab/>
      </w:r>
      <w:r w:rsidRPr="000469EC">
        <w:t>∆T</w:t>
      </w:r>
      <w:r w:rsidRPr="000469EC">
        <w:rPr>
          <w:vertAlign w:val="subscript"/>
        </w:rPr>
        <w:t>IB</w:t>
      </w:r>
      <w:r w:rsidRPr="000469EC">
        <w:rPr>
          <w:rFonts w:hint="eastAsia"/>
          <w:vertAlign w:val="subscript"/>
        </w:rPr>
        <w:t>,c</w:t>
      </w:r>
      <w:r w:rsidRPr="000469EC">
        <w:t xml:space="preserve"> and ∆R</w:t>
      </w:r>
      <w:r w:rsidRPr="000469EC">
        <w:rPr>
          <w:vertAlign w:val="subscript"/>
        </w:rPr>
        <w:t>IB</w:t>
      </w:r>
      <w:r w:rsidRPr="000469EC">
        <w:rPr>
          <w:rFonts w:hint="eastAsia"/>
          <w:vertAlign w:val="subscript"/>
        </w:rPr>
        <w:t>,c</w:t>
      </w:r>
      <w:r w:rsidRPr="000469EC">
        <w:t xml:space="preserve"> values</w:t>
      </w:r>
      <w:bookmarkEnd w:id="669"/>
    </w:p>
    <w:p w14:paraId="4A1EF05B" w14:textId="77777777" w:rsidR="00FC040B" w:rsidRDefault="00FC040B" w:rsidP="00FC040B">
      <w:r>
        <w:t xml:space="preserve">For </w:t>
      </w:r>
      <w:r w:rsidRPr="00C82050">
        <w:t>CA_</w:t>
      </w:r>
      <w:r>
        <w:t>n5</w:t>
      </w:r>
      <w:r w:rsidRPr="00C82050">
        <w:t>-n41-n66</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EF5447">
        <w:t>DC_5-7</w:t>
      </w:r>
      <w:r w:rsidRPr="00EF5447">
        <w:rPr>
          <w:lang w:eastAsia="ja-JP"/>
        </w:rPr>
        <w:t>_n66</w:t>
      </w:r>
      <w:r w:rsidRPr="00712E3A">
        <w:rPr>
          <w:rFonts w:ascii="Arial" w:hAnsi="Arial" w:cs="Arial"/>
          <w:sz w:val="18"/>
          <w:szCs w:val="18"/>
          <w:lang w:val="en-US" w:eastAsia="ja-JP"/>
        </w:rPr>
        <w:t xml:space="preserve"> </w:t>
      </w:r>
      <w:r>
        <w:t>and are given in the tables below.</w:t>
      </w:r>
    </w:p>
    <w:p w14:paraId="1FF7AC4D" w14:textId="1E18DA02" w:rsidR="00FC040B" w:rsidRDefault="00FC040B" w:rsidP="00FC040B">
      <w:pPr>
        <w:pStyle w:val="TH"/>
        <w:rPr>
          <w:rFonts w:cs="Arial"/>
        </w:rPr>
      </w:pPr>
      <w:r>
        <w:rPr>
          <w:rFonts w:cs="Arial"/>
        </w:rPr>
        <w:t xml:space="preserve">Table </w:t>
      </w:r>
      <w:r>
        <w:rPr>
          <w:rFonts w:cs="Arial" w:hint="eastAsia"/>
        </w:rPr>
        <w:t>5.64</w:t>
      </w:r>
      <w:r>
        <w:rPr>
          <w:rFonts w:cs="Arial"/>
        </w:rPr>
        <w:t>.1.3-1: ΔT</w:t>
      </w:r>
      <w:r w:rsidRPr="000469EC">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FC040B" w14:paraId="2446CA8C" w14:textId="77777777" w:rsidTr="005A4037">
        <w:trPr>
          <w:jc w:val="center"/>
        </w:trPr>
        <w:tc>
          <w:tcPr>
            <w:tcW w:w="2336" w:type="dxa"/>
            <w:vMerge w:val="restart"/>
            <w:tcBorders>
              <w:top w:val="single" w:sz="4" w:space="0" w:color="auto"/>
              <w:left w:val="single" w:sz="4" w:space="0" w:color="auto"/>
              <w:right w:val="single" w:sz="4" w:space="0" w:color="auto"/>
            </w:tcBorders>
          </w:tcPr>
          <w:p w14:paraId="7B99C642" w14:textId="77777777" w:rsidR="00FC040B" w:rsidRDefault="00FC040B" w:rsidP="005A4037">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557CC55" w14:textId="77777777" w:rsidR="00FC040B" w:rsidRDefault="00FC040B" w:rsidP="005A4037">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FC040B" w14:paraId="4DA219AC" w14:textId="77777777" w:rsidTr="005A4037">
        <w:trPr>
          <w:jc w:val="center"/>
        </w:trPr>
        <w:tc>
          <w:tcPr>
            <w:tcW w:w="2336" w:type="dxa"/>
            <w:vMerge/>
            <w:tcBorders>
              <w:left w:val="single" w:sz="4" w:space="0" w:color="auto"/>
              <w:bottom w:val="single" w:sz="4" w:space="0" w:color="auto"/>
              <w:right w:val="single" w:sz="4" w:space="0" w:color="auto"/>
            </w:tcBorders>
          </w:tcPr>
          <w:p w14:paraId="4AD52564" w14:textId="77777777" w:rsidR="00FC040B" w:rsidRDefault="00FC040B" w:rsidP="005A4037">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E084092" w14:textId="77777777" w:rsidR="00FC040B" w:rsidRDefault="00FC040B" w:rsidP="005A4037">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FC040B" w14:paraId="1FEE6C77" w14:textId="77777777" w:rsidTr="005A403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EBFC668" w14:textId="77777777" w:rsidR="00FC040B" w:rsidRPr="00BD2DC9" w:rsidRDefault="00FC040B" w:rsidP="005A4037">
            <w:pPr>
              <w:keepNext/>
              <w:keepLines/>
              <w:spacing w:after="0"/>
              <w:jc w:val="center"/>
              <w:rPr>
                <w:rFonts w:ascii="Arial" w:eastAsia="等线" w:hAnsi="Arial" w:cs="Arial"/>
                <w:sz w:val="18"/>
                <w:szCs w:val="18"/>
                <w:lang w:val="en-US" w:eastAsia="zh-CN"/>
              </w:rPr>
            </w:pPr>
            <w:r w:rsidRPr="0060359B">
              <w:rPr>
                <w:rFonts w:ascii="Arial" w:hAnsi="Arial"/>
                <w:color w:val="000000"/>
                <w:sz w:val="18"/>
              </w:rPr>
              <w:t>CA_</w:t>
            </w:r>
            <w:r>
              <w:rPr>
                <w:rFonts w:ascii="Arial" w:hAnsi="Arial"/>
                <w:color w:val="000000"/>
                <w:sz w:val="18"/>
              </w:rPr>
              <w:t>n5</w:t>
            </w:r>
            <w:r w:rsidRPr="0060359B">
              <w:rPr>
                <w:rFonts w:ascii="Arial" w:hAnsi="Arial"/>
                <w:color w:val="000000"/>
                <w:sz w:val="18"/>
              </w:rPr>
              <w:t>-n41-n66</w:t>
            </w:r>
          </w:p>
        </w:tc>
        <w:tc>
          <w:tcPr>
            <w:tcW w:w="1968" w:type="dxa"/>
            <w:tcBorders>
              <w:top w:val="single" w:sz="4" w:space="0" w:color="auto"/>
              <w:left w:val="single" w:sz="4" w:space="0" w:color="auto"/>
              <w:bottom w:val="single" w:sz="4" w:space="0" w:color="auto"/>
              <w:right w:val="single" w:sz="4" w:space="0" w:color="auto"/>
            </w:tcBorders>
            <w:vAlign w:val="center"/>
          </w:tcPr>
          <w:p w14:paraId="7E2B6556" w14:textId="77777777" w:rsidR="00FC040B" w:rsidRPr="005944CA" w:rsidRDefault="00FC040B" w:rsidP="005A4037">
            <w:pPr>
              <w:keepNext/>
              <w:keepLines/>
              <w:spacing w:after="0"/>
              <w:jc w:val="center"/>
              <w:rPr>
                <w:rFonts w:ascii="Arial" w:eastAsia="等线" w:hAnsi="Arial" w:cs="Arial"/>
                <w:sz w:val="18"/>
                <w:szCs w:val="18"/>
                <w:lang w:val="en-US" w:eastAsia="zh-CN"/>
              </w:rPr>
            </w:pPr>
            <w:r w:rsidRPr="005944CA">
              <w:rPr>
                <w:rFonts w:ascii="Arial" w:hAnsi="Arial" w:cs="Arial"/>
                <w:sz w:val="18"/>
                <w:szCs w:val="18"/>
                <w:lang w:eastAsia="ja-JP"/>
              </w:rPr>
              <w:t>0.</w:t>
            </w:r>
            <w:r>
              <w:rPr>
                <w:rFonts w:ascii="Arial" w:hAnsi="Arial" w:cs="Arial"/>
                <w:sz w:val="18"/>
                <w:szCs w:val="18"/>
                <w:lang w:eastAsia="ja-JP"/>
              </w:rPr>
              <w:t>6</w:t>
            </w:r>
          </w:p>
        </w:tc>
        <w:tc>
          <w:tcPr>
            <w:tcW w:w="1968" w:type="dxa"/>
            <w:tcBorders>
              <w:top w:val="single" w:sz="4" w:space="0" w:color="auto"/>
              <w:left w:val="single" w:sz="4" w:space="0" w:color="auto"/>
              <w:bottom w:val="single" w:sz="4" w:space="0" w:color="auto"/>
              <w:right w:val="single" w:sz="4" w:space="0" w:color="auto"/>
            </w:tcBorders>
            <w:vAlign w:val="center"/>
          </w:tcPr>
          <w:p w14:paraId="61DB811C" w14:textId="77777777" w:rsidR="00FC040B" w:rsidRPr="009E24C8" w:rsidRDefault="00FC040B" w:rsidP="005A4037">
            <w:pPr>
              <w:keepNext/>
              <w:keepLines/>
              <w:spacing w:after="0"/>
              <w:jc w:val="center"/>
              <w:rPr>
                <w:rFonts w:ascii="Arial" w:eastAsia="等线" w:hAnsi="Arial" w:cs="Arial"/>
                <w:sz w:val="18"/>
                <w:szCs w:val="18"/>
                <w:lang w:val="en-US" w:eastAsia="zh-CN"/>
              </w:rPr>
            </w:pPr>
            <w:r w:rsidRPr="009E24C8">
              <w:rPr>
                <w:rFonts w:ascii="Arial" w:hAnsi="Arial" w:cs="Arial"/>
                <w:sz w:val="18"/>
                <w:szCs w:val="18"/>
                <w:lang w:val="en-US" w:eastAsia="zh-CN"/>
              </w:rPr>
              <w:t>0.8</w:t>
            </w:r>
            <w:r>
              <w:rPr>
                <w:rFonts w:ascii="Arial" w:hAnsi="Arial" w:cs="Arial"/>
                <w:sz w:val="18"/>
                <w:szCs w:val="18"/>
                <w:vertAlign w:val="superscript"/>
                <w:lang w:val="en-US" w:eastAsia="zh-CN"/>
              </w:rPr>
              <w:t>5</w:t>
            </w:r>
            <w:r w:rsidRPr="009E24C8">
              <w:rPr>
                <w:rFonts w:ascii="Arial" w:hAnsi="Arial" w:cs="Arial"/>
                <w:sz w:val="18"/>
                <w:szCs w:val="18"/>
                <w:lang w:val="en-US" w:eastAsia="zh-CN"/>
              </w:rPr>
              <w:t xml:space="preserve"> / 1.3</w:t>
            </w:r>
            <w:r>
              <w:rPr>
                <w:rFonts w:ascii="Arial" w:hAnsi="Arial" w:cs="Arial"/>
                <w:sz w:val="18"/>
                <w:szCs w:val="18"/>
                <w:vertAlign w:val="superscript"/>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3CF50C87" w14:textId="77777777" w:rsidR="00FC040B" w:rsidRPr="005944CA" w:rsidRDefault="00FC040B" w:rsidP="005A4037">
            <w:pPr>
              <w:keepNext/>
              <w:keepLines/>
              <w:spacing w:after="0"/>
              <w:jc w:val="center"/>
              <w:rPr>
                <w:rFonts w:ascii="Arial" w:eastAsia="等线" w:hAnsi="Arial" w:cs="Arial"/>
                <w:sz w:val="18"/>
                <w:szCs w:val="18"/>
                <w:lang w:val="en-US" w:eastAsia="zh-CN"/>
              </w:rPr>
            </w:pPr>
            <w:r w:rsidRPr="005944CA">
              <w:rPr>
                <w:rFonts w:ascii="Arial" w:hAnsi="Arial" w:cs="Arial"/>
                <w:sz w:val="18"/>
                <w:szCs w:val="18"/>
              </w:rPr>
              <w:t>0.5</w:t>
            </w:r>
          </w:p>
        </w:tc>
      </w:tr>
      <w:tr w:rsidR="00FC040B" w14:paraId="65756533" w14:textId="77777777" w:rsidTr="005A4037">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18C3C768" w14:textId="77777777" w:rsidR="00FC040B" w:rsidRDefault="00FC040B" w:rsidP="005A4037">
            <w:pPr>
              <w:pStyle w:val="TAN"/>
              <w:rPr>
                <w:rFonts w:eastAsia="等线"/>
              </w:rPr>
            </w:pPr>
            <w:r>
              <w:rPr>
                <w:rFonts w:eastAsia="等线"/>
              </w:rPr>
              <w:t xml:space="preserve">NOTE </w:t>
            </w:r>
            <w:r>
              <w:rPr>
                <w:rFonts w:eastAsia="等线"/>
                <w:lang w:eastAsia="zh-CN"/>
              </w:rPr>
              <w:t>5</w:t>
            </w:r>
            <w:r>
              <w:rPr>
                <w:rFonts w:eastAsia="等线"/>
              </w:rPr>
              <w:t>:</w:t>
            </w:r>
            <w:r>
              <w:rPr>
                <w:rFonts w:eastAsia="等线"/>
              </w:rPr>
              <w:tab/>
              <w:t>The requirement is applied for UE transmitting on the frequency range of 2545 - 2690 MHz.</w:t>
            </w:r>
          </w:p>
          <w:p w14:paraId="1DB5840E" w14:textId="5CE5E184" w:rsidR="00FC040B" w:rsidRDefault="00FC040B" w:rsidP="005A4037">
            <w:pPr>
              <w:keepNext/>
              <w:keepLines/>
              <w:spacing w:after="0"/>
              <w:ind w:left="851" w:hanging="851"/>
              <w:rPr>
                <w:rFonts w:ascii="Arial" w:hAnsi="Arial" w:cs="Arial"/>
                <w:sz w:val="18"/>
                <w:szCs w:val="18"/>
                <w:lang w:eastAsia="ja-JP"/>
              </w:rPr>
            </w:pPr>
            <w:r w:rsidRPr="000C10E6">
              <w:rPr>
                <w:rFonts w:ascii="Arial" w:eastAsia="等线" w:hAnsi="Arial" w:cs="Arial"/>
                <w:sz w:val="18"/>
                <w:szCs w:val="18"/>
              </w:rPr>
              <w:t xml:space="preserve">NOTE </w:t>
            </w:r>
            <w:r w:rsidRPr="000C10E6">
              <w:rPr>
                <w:rFonts w:ascii="Arial" w:eastAsia="等线" w:hAnsi="Arial" w:cs="Arial"/>
                <w:sz w:val="18"/>
                <w:szCs w:val="18"/>
                <w:lang w:eastAsia="zh-CN"/>
              </w:rPr>
              <w:t>6</w:t>
            </w:r>
            <w:r w:rsidRPr="000C10E6">
              <w:rPr>
                <w:rFonts w:ascii="Arial" w:eastAsia="等线" w:hAnsi="Arial" w:cs="Arial"/>
                <w:sz w:val="18"/>
                <w:szCs w:val="18"/>
              </w:rPr>
              <w:t>:</w:t>
            </w:r>
            <w:r w:rsidRPr="000C10E6">
              <w:rPr>
                <w:rFonts w:ascii="Arial" w:eastAsia="等线" w:hAnsi="Arial" w:cs="Arial"/>
                <w:sz w:val="18"/>
                <w:szCs w:val="18"/>
              </w:rPr>
              <w:tab/>
              <w:t>The requirement is applied for UE transmitting on the frequency range of 2496 - 2545 MHz</w:t>
            </w:r>
          </w:p>
          <w:p w14:paraId="5797C26F" w14:textId="77777777" w:rsidR="00FC040B" w:rsidRDefault="00FC040B" w:rsidP="005A4037">
            <w:pPr>
              <w:keepNext/>
              <w:keepLines/>
              <w:spacing w:after="0"/>
              <w:ind w:left="851" w:hanging="851"/>
              <w:rPr>
                <w:rFonts w:ascii="Arial" w:hAnsi="Arial" w:cs="Arial"/>
                <w:sz w:val="18"/>
                <w:szCs w:val="18"/>
                <w:lang w:eastAsia="ja-JP"/>
              </w:rPr>
            </w:pPr>
            <w:r w:rsidRPr="000C10E6">
              <w:rPr>
                <w:rFonts w:ascii="Arial" w:hAnsi="Arial" w:cs="Arial"/>
                <w:sz w:val="18"/>
                <w:szCs w:val="18"/>
                <w:lang w:eastAsia="ja-JP"/>
              </w:rPr>
              <w:t>NOTE 8:</w:t>
            </w:r>
            <w:r w:rsidRPr="000C10E6">
              <w:rPr>
                <w:rFonts w:ascii="Arial" w:hAnsi="Arial" w:cs="Arial"/>
                <w:sz w:val="18"/>
                <w:szCs w:val="18"/>
                <w:lang w:eastAsia="ja-JP"/>
              </w:rPr>
              <w:tab/>
              <w:t>“-” denotes ΔT</w:t>
            </w:r>
            <w:r w:rsidRPr="000C10E6">
              <w:rPr>
                <w:rFonts w:ascii="Arial" w:hAnsi="Arial" w:cs="Arial"/>
                <w:sz w:val="18"/>
                <w:szCs w:val="18"/>
                <w:vertAlign w:val="subscript"/>
                <w:lang w:eastAsia="ja-JP"/>
              </w:rPr>
              <w:t>IB,c</w:t>
            </w:r>
            <w:r w:rsidRPr="000C10E6">
              <w:rPr>
                <w:rFonts w:ascii="Arial" w:hAnsi="Arial" w:cs="Arial"/>
                <w:sz w:val="18"/>
                <w:szCs w:val="18"/>
                <w:lang w:eastAsia="ja-JP"/>
              </w:rPr>
              <w:t xml:space="preserve"> = 0.</w:t>
            </w:r>
          </w:p>
          <w:p w14:paraId="740B02C0" w14:textId="77777777" w:rsidR="00FC040B" w:rsidRDefault="00FC040B" w:rsidP="005A4037">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63B853A1" w14:textId="77777777" w:rsidR="00FC040B" w:rsidRDefault="00FC040B" w:rsidP="00FC040B">
      <w:pPr>
        <w:rPr>
          <w:lang w:eastAsia="ko-KR"/>
        </w:rPr>
      </w:pPr>
    </w:p>
    <w:p w14:paraId="316D3C3A" w14:textId="02058FBB" w:rsidR="00FC040B" w:rsidRDefault="00FC040B" w:rsidP="00FC040B">
      <w:pPr>
        <w:pStyle w:val="TH"/>
      </w:pPr>
      <w:r>
        <w:rPr>
          <w:rFonts w:cs="Arial"/>
        </w:rPr>
        <w:t>Table 5.64.1.3-2: ΔR</w:t>
      </w:r>
      <w:r w:rsidRPr="000469EC">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FC040B" w:rsidRPr="00F92868" w14:paraId="1798FB09" w14:textId="77777777" w:rsidTr="005A4037">
        <w:trPr>
          <w:trHeight w:val="187"/>
          <w:jc w:val="center"/>
        </w:trPr>
        <w:tc>
          <w:tcPr>
            <w:tcW w:w="1594" w:type="dxa"/>
            <w:vMerge w:val="restart"/>
          </w:tcPr>
          <w:p w14:paraId="46AC56C2" w14:textId="77777777" w:rsidR="00FC040B" w:rsidRPr="00F92868" w:rsidRDefault="00FC040B" w:rsidP="005A4037">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5C893A93" w14:textId="77777777" w:rsidR="00FC040B" w:rsidRPr="00F92868" w:rsidRDefault="00FC040B" w:rsidP="005A4037">
            <w:pPr>
              <w:keepNext/>
              <w:keepLines/>
              <w:spacing w:after="0"/>
              <w:jc w:val="center"/>
              <w:rPr>
                <w:rFonts w:ascii="Arial" w:eastAsia="等线" w:hAnsi="Arial"/>
                <w:b/>
                <w:sz w:val="18"/>
              </w:rPr>
            </w:pPr>
            <w:r w:rsidRPr="00901DE9">
              <w:rPr>
                <w:rFonts w:ascii="Arial" w:eastAsia="等线" w:hAnsi="Arial"/>
                <w:b/>
                <w:sz w:val="18"/>
              </w:rPr>
              <w:t>ΔR</w:t>
            </w:r>
            <w:r w:rsidRPr="00901DE9">
              <w:rPr>
                <w:rFonts w:ascii="Arial" w:eastAsia="等线" w:hAnsi="Arial"/>
                <w:b/>
                <w:sz w:val="18"/>
                <w:vertAlign w:val="subscript"/>
              </w:rPr>
              <w:t>IB,c</w:t>
            </w:r>
            <w:r w:rsidRPr="00901DE9">
              <w:rPr>
                <w:rFonts w:ascii="Arial" w:eastAsia="等线" w:hAnsi="Arial"/>
                <w:b/>
                <w:sz w:val="18"/>
              </w:rPr>
              <w:t xml:space="preserve"> for NR bands (dB)</w:t>
            </w:r>
            <w:r w:rsidRPr="00901DE9">
              <w:rPr>
                <w:rFonts w:ascii="Arial" w:eastAsia="等线" w:hAnsi="Arial"/>
                <w:b/>
                <w:sz w:val="18"/>
                <w:vertAlign w:val="superscript"/>
              </w:rPr>
              <w:t>9</w:t>
            </w:r>
          </w:p>
        </w:tc>
      </w:tr>
      <w:tr w:rsidR="00FC040B" w:rsidRPr="00F92868" w14:paraId="054D00E7" w14:textId="77777777" w:rsidTr="005A4037">
        <w:trPr>
          <w:trHeight w:val="187"/>
          <w:jc w:val="center"/>
        </w:trPr>
        <w:tc>
          <w:tcPr>
            <w:tcW w:w="1594" w:type="dxa"/>
            <w:vMerge/>
            <w:tcBorders>
              <w:bottom w:val="single" w:sz="4" w:space="0" w:color="auto"/>
            </w:tcBorders>
          </w:tcPr>
          <w:p w14:paraId="62E355BE" w14:textId="77777777" w:rsidR="00FC040B" w:rsidRPr="00F92868" w:rsidRDefault="00FC040B" w:rsidP="005A4037">
            <w:pPr>
              <w:keepNext/>
              <w:keepLines/>
              <w:spacing w:after="0"/>
              <w:jc w:val="center"/>
              <w:rPr>
                <w:rFonts w:ascii="Arial" w:eastAsia="等线" w:hAnsi="Arial"/>
                <w:b/>
                <w:sz w:val="18"/>
              </w:rPr>
            </w:pPr>
          </w:p>
        </w:tc>
        <w:tc>
          <w:tcPr>
            <w:tcW w:w="5845" w:type="dxa"/>
            <w:gridSpan w:val="3"/>
            <w:vAlign w:val="center"/>
          </w:tcPr>
          <w:p w14:paraId="465D532F" w14:textId="77777777" w:rsidR="00FC040B" w:rsidRPr="00F92868" w:rsidRDefault="00FC040B" w:rsidP="005A4037">
            <w:pPr>
              <w:keepNext/>
              <w:keepLines/>
              <w:spacing w:after="0"/>
              <w:jc w:val="center"/>
              <w:rPr>
                <w:rFonts w:ascii="Arial" w:eastAsia="等线" w:hAnsi="Arial"/>
                <w:b/>
                <w:sz w:val="18"/>
              </w:rPr>
            </w:pPr>
            <w:r w:rsidRPr="00901DE9">
              <w:rPr>
                <w:rFonts w:ascii="Arial" w:eastAsia="等线" w:hAnsi="Arial"/>
                <w:b/>
                <w:sz w:val="18"/>
              </w:rPr>
              <w:t>Component band in order of bands in configuration</w:t>
            </w:r>
            <w:r w:rsidRPr="00901DE9">
              <w:rPr>
                <w:rFonts w:ascii="Arial" w:eastAsia="等线" w:hAnsi="Arial"/>
                <w:b/>
                <w:sz w:val="18"/>
                <w:vertAlign w:val="superscript"/>
              </w:rPr>
              <w:t>10</w:t>
            </w:r>
          </w:p>
        </w:tc>
      </w:tr>
      <w:tr w:rsidR="00FC040B" w:rsidRPr="00F92868" w14:paraId="27503D2C" w14:textId="77777777" w:rsidTr="005A4037">
        <w:trPr>
          <w:trHeight w:val="187"/>
          <w:jc w:val="center"/>
        </w:trPr>
        <w:tc>
          <w:tcPr>
            <w:tcW w:w="1594" w:type="dxa"/>
            <w:shd w:val="clear" w:color="auto" w:fill="auto"/>
          </w:tcPr>
          <w:p w14:paraId="762854B0" w14:textId="77777777" w:rsidR="00FC040B" w:rsidRPr="00F92868" w:rsidRDefault="00FC040B" w:rsidP="005A4037">
            <w:pPr>
              <w:keepNext/>
              <w:keepLines/>
              <w:spacing w:after="0"/>
              <w:jc w:val="center"/>
              <w:rPr>
                <w:rFonts w:ascii="Arial" w:eastAsia="等线" w:hAnsi="Arial"/>
                <w:sz w:val="18"/>
              </w:rPr>
            </w:pPr>
            <w:r w:rsidRPr="0060359B">
              <w:rPr>
                <w:rFonts w:ascii="Arial" w:hAnsi="Arial"/>
                <w:color w:val="000000"/>
                <w:sz w:val="18"/>
              </w:rPr>
              <w:t>CA_</w:t>
            </w:r>
            <w:r>
              <w:rPr>
                <w:rFonts w:ascii="Arial" w:hAnsi="Arial"/>
                <w:color w:val="000000"/>
                <w:sz w:val="18"/>
              </w:rPr>
              <w:t>n5</w:t>
            </w:r>
            <w:r w:rsidRPr="0060359B">
              <w:rPr>
                <w:rFonts w:ascii="Arial" w:hAnsi="Arial"/>
                <w:color w:val="000000"/>
                <w:sz w:val="18"/>
              </w:rPr>
              <w:t>-n41-n66</w:t>
            </w:r>
          </w:p>
        </w:tc>
        <w:tc>
          <w:tcPr>
            <w:tcW w:w="1948" w:type="dxa"/>
            <w:vAlign w:val="center"/>
          </w:tcPr>
          <w:p w14:paraId="0445DBAD" w14:textId="77777777" w:rsidR="00FC040B" w:rsidRPr="003938CB" w:rsidRDefault="00FC040B" w:rsidP="005A4037">
            <w:pPr>
              <w:keepNext/>
              <w:keepLines/>
              <w:spacing w:after="0"/>
              <w:jc w:val="center"/>
              <w:rPr>
                <w:rFonts w:ascii="Arial" w:eastAsia="等线" w:hAnsi="Arial"/>
                <w:sz w:val="18"/>
                <w:lang w:val="en-US" w:eastAsia="zh-CN"/>
              </w:rPr>
            </w:pPr>
            <w:r>
              <w:rPr>
                <w:rFonts w:ascii="Arial" w:hAnsi="Arial" w:cs="Arial"/>
                <w:sz w:val="18"/>
                <w:lang w:eastAsia="ja-JP"/>
              </w:rPr>
              <w:t>0.2</w:t>
            </w:r>
          </w:p>
        </w:tc>
        <w:tc>
          <w:tcPr>
            <w:tcW w:w="1948" w:type="dxa"/>
            <w:vAlign w:val="center"/>
          </w:tcPr>
          <w:p w14:paraId="07093984" w14:textId="77777777" w:rsidR="00FC040B" w:rsidRPr="001D337F" w:rsidRDefault="00FC040B" w:rsidP="005A4037">
            <w:pPr>
              <w:keepNext/>
              <w:keepLines/>
              <w:spacing w:after="0"/>
              <w:jc w:val="center"/>
              <w:rPr>
                <w:rFonts w:ascii="Arial" w:eastAsia="等线" w:hAnsi="Arial" w:cs="Arial"/>
                <w:sz w:val="18"/>
                <w:szCs w:val="18"/>
                <w:lang w:val="en-US" w:eastAsia="zh-CN"/>
              </w:rPr>
            </w:pPr>
            <w:r w:rsidRPr="001D337F">
              <w:rPr>
                <w:rFonts w:ascii="Arial" w:hAnsi="Arial" w:cs="Arial"/>
                <w:sz w:val="18"/>
                <w:szCs w:val="18"/>
                <w:lang w:val="en-US" w:eastAsia="zh-CN"/>
              </w:rPr>
              <w:t>0.5</w:t>
            </w:r>
            <w:r>
              <w:rPr>
                <w:rFonts w:ascii="Arial" w:hAnsi="Arial" w:cs="Arial"/>
                <w:sz w:val="18"/>
                <w:szCs w:val="18"/>
                <w:vertAlign w:val="superscript"/>
                <w:lang w:val="en-US" w:eastAsia="zh-CN"/>
              </w:rPr>
              <w:t>5</w:t>
            </w:r>
            <w:r w:rsidRPr="001D337F">
              <w:rPr>
                <w:rFonts w:ascii="Arial" w:hAnsi="Arial" w:cs="Arial"/>
                <w:sz w:val="18"/>
                <w:szCs w:val="18"/>
                <w:lang w:val="en-US" w:eastAsia="zh-CN"/>
              </w:rPr>
              <w:t xml:space="preserve"> / 1</w:t>
            </w:r>
            <w:r>
              <w:rPr>
                <w:rFonts w:ascii="Arial" w:hAnsi="Arial" w:cs="Arial"/>
                <w:sz w:val="18"/>
                <w:szCs w:val="18"/>
                <w:vertAlign w:val="superscript"/>
                <w:lang w:val="en-US" w:eastAsia="zh-CN"/>
              </w:rPr>
              <w:t>6</w:t>
            </w:r>
          </w:p>
        </w:tc>
        <w:tc>
          <w:tcPr>
            <w:tcW w:w="1949" w:type="dxa"/>
            <w:vAlign w:val="center"/>
          </w:tcPr>
          <w:p w14:paraId="07F0433D" w14:textId="77777777" w:rsidR="00FC040B" w:rsidRPr="003938CB" w:rsidRDefault="00FC040B" w:rsidP="005A4037">
            <w:pPr>
              <w:keepNext/>
              <w:keepLines/>
              <w:spacing w:after="0"/>
              <w:jc w:val="center"/>
              <w:rPr>
                <w:rFonts w:ascii="Arial" w:eastAsia="等线" w:hAnsi="Arial"/>
                <w:sz w:val="18"/>
                <w:lang w:val="en-US" w:eastAsia="zh-CN"/>
              </w:rPr>
            </w:pPr>
            <w:r w:rsidRPr="00C96590">
              <w:rPr>
                <w:rFonts w:ascii="Arial" w:hAnsi="Arial" w:cs="Arial"/>
                <w:sz w:val="18"/>
                <w:lang w:eastAsia="ja-JP"/>
              </w:rPr>
              <w:t>0.5</w:t>
            </w:r>
          </w:p>
        </w:tc>
      </w:tr>
      <w:tr w:rsidR="00FC040B" w:rsidRPr="00F92868" w14:paraId="6981780F" w14:textId="77777777" w:rsidTr="005A4037">
        <w:trPr>
          <w:trHeight w:val="187"/>
          <w:jc w:val="center"/>
        </w:trPr>
        <w:tc>
          <w:tcPr>
            <w:tcW w:w="7439" w:type="dxa"/>
            <w:gridSpan w:val="4"/>
            <w:tcBorders>
              <w:bottom w:val="single" w:sz="4" w:space="0" w:color="auto"/>
            </w:tcBorders>
            <w:shd w:val="clear" w:color="auto" w:fill="auto"/>
          </w:tcPr>
          <w:p w14:paraId="4C479BCC" w14:textId="77777777" w:rsidR="00FC040B" w:rsidRDefault="00FC040B" w:rsidP="005A4037">
            <w:pPr>
              <w:pStyle w:val="TAN"/>
              <w:rPr>
                <w:rFonts w:eastAsia="等线"/>
                <w:lang w:eastAsia="ja-JP"/>
              </w:rPr>
            </w:pPr>
            <w:r>
              <w:rPr>
                <w:rFonts w:eastAsia="等线"/>
                <w:lang w:eastAsia="ja-JP"/>
              </w:rPr>
              <w:t xml:space="preserve">NOTE </w:t>
            </w:r>
            <w:r>
              <w:rPr>
                <w:rFonts w:eastAsia="等线" w:hint="eastAsia"/>
                <w:lang w:eastAsia="zh-CN"/>
              </w:rPr>
              <w:t>5</w:t>
            </w:r>
            <w:r>
              <w:rPr>
                <w:rFonts w:eastAsia="等线"/>
                <w:lang w:eastAsia="ja-JP"/>
              </w:rPr>
              <w:t>:</w:t>
            </w:r>
            <w:r>
              <w:rPr>
                <w:rFonts w:eastAsia="等线"/>
              </w:rPr>
              <w:tab/>
            </w:r>
            <w:r>
              <w:rPr>
                <w:rFonts w:eastAsia="等线"/>
                <w:lang w:eastAsia="ja-JP"/>
              </w:rPr>
              <w:t xml:space="preserve">The requirement is applied for UE transmitting on the frequency range of 2545 </w:t>
            </w:r>
            <w:r>
              <w:rPr>
                <w:rFonts w:eastAsia="等线" w:hint="eastAsia"/>
                <w:lang w:eastAsia="zh-CN"/>
              </w:rPr>
              <w:t>-</w:t>
            </w:r>
            <w:r>
              <w:rPr>
                <w:rFonts w:eastAsia="等线"/>
                <w:lang w:eastAsia="ja-JP"/>
              </w:rPr>
              <w:t xml:space="preserve"> 2690 MHz.</w:t>
            </w:r>
          </w:p>
          <w:p w14:paraId="535B441F" w14:textId="79D0DE1C" w:rsidR="00FC040B" w:rsidRDefault="00FC040B" w:rsidP="006A0293">
            <w:pPr>
              <w:pStyle w:val="TAN"/>
              <w:rPr>
                <w:rFonts w:eastAsia="等线" w:cs="Arial"/>
                <w:lang w:eastAsia="ja-JP"/>
              </w:rPr>
            </w:pPr>
            <w:r>
              <w:rPr>
                <w:rFonts w:eastAsia="等线"/>
                <w:lang w:eastAsia="ja-JP"/>
              </w:rPr>
              <w:t xml:space="preserve">NOTE </w:t>
            </w:r>
            <w:r>
              <w:rPr>
                <w:rFonts w:eastAsia="等线" w:hint="eastAsia"/>
                <w:lang w:eastAsia="zh-CN"/>
              </w:rPr>
              <w:t>6</w:t>
            </w:r>
            <w:r>
              <w:rPr>
                <w:rFonts w:eastAsia="等线"/>
                <w:lang w:eastAsia="ja-JP"/>
              </w:rPr>
              <w:t>:</w:t>
            </w:r>
            <w:r>
              <w:rPr>
                <w:rFonts w:eastAsia="等线"/>
              </w:rPr>
              <w:tab/>
            </w:r>
            <w:r>
              <w:rPr>
                <w:rFonts w:eastAsia="等线"/>
                <w:lang w:eastAsia="ja-JP"/>
              </w:rPr>
              <w:t xml:space="preserve">The requirement is applied for UE transmitting on the frequency range of 2496 </w:t>
            </w:r>
            <w:r>
              <w:rPr>
                <w:rFonts w:eastAsia="等线" w:hint="eastAsia"/>
                <w:lang w:eastAsia="zh-CN"/>
              </w:rPr>
              <w:t>-</w:t>
            </w:r>
            <w:r>
              <w:rPr>
                <w:rFonts w:eastAsia="等线"/>
                <w:lang w:eastAsia="ja-JP"/>
              </w:rPr>
              <w:t xml:space="preserve"> 2545 MHz.</w:t>
            </w:r>
          </w:p>
          <w:p w14:paraId="6F512C81" w14:textId="77777777" w:rsidR="00FC040B" w:rsidRPr="00901DE9" w:rsidRDefault="00FC040B" w:rsidP="005A4037">
            <w:pPr>
              <w:keepLines/>
              <w:spacing w:after="0"/>
              <w:ind w:left="870" w:hanging="870"/>
              <w:rPr>
                <w:rFonts w:eastAsia="等线" w:cs="Arial"/>
                <w:lang w:eastAsia="ja-JP"/>
              </w:rPr>
            </w:pPr>
            <w:r w:rsidRPr="00901DE9">
              <w:rPr>
                <w:rFonts w:ascii="Arial" w:eastAsia="等线" w:hAnsi="Arial" w:cs="Arial"/>
                <w:sz w:val="18"/>
                <w:lang w:eastAsia="ja-JP"/>
              </w:rPr>
              <w:t>NOTE 9:</w:t>
            </w:r>
            <w:r w:rsidRPr="00901DE9">
              <w:rPr>
                <w:rFonts w:ascii="Arial" w:eastAsia="等线" w:hAnsi="Arial" w:cs="Arial"/>
                <w:sz w:val="18"/>
                <w:lang w:eastAsia="ja-JP"/>
              </w:rPr>
              <w:tab/>
              <w:t xml:space="preserve"> “-” denotes ΔR</w:t>
            </w:r>
            <w:r w:rsidRPr="00901DE9">
              <w:rPr>
                <w:rFonts w:ascii="Arial" w:eastAsia="等线" w:hAnsi="Arial" w:cs="Arial"/>
                <w:sz w:val="18"/>
                <w:vertAlign w:val="subscript"/>
                <w:lang w:eastAsia="ja-JP"/>
              </w:rPr>
              <w:t>IB,c</w:t>
            </w:r>
            <w:r w:rsidRPr="00901DE9">
              <w:rPr>
                <w:rFonts w:ascii="Arial" w:eastAsia="等线" w:hAnsi="Arial" w:cs="Arial"/>
                <w:sz w:val="18"/>
                <w:lang w:eastAsia="ja-JP"/>
              </w:rPr>
              <w:t xml:space="preserve"> = 0.</w:t>
            </w:r>
          </w:p>
          <w:p w14:paraId="18254980" w14:textId="77777777" w:rsidR="00FC040B" w:rsidRPr="008C08AE" w:rsidRDefault="00FC040B" w:rsidP="005A4037">
            <w:pPr>
              <w:keepLines/>
              <w:spacing w:after="0"/>
              <w:ind w:left="870" w:hanging="870"/>
              <w:rPr>
                <w:rFonts w:ascii="Arial" w:eastAsia="等线" w:hAnsi="Arial"/>
                <w:color w:val="000000"/>
                <w:sz w:val="18"/>
                <w:lang w:eastAsia="zh-CN"/>
              </w:rPr>
            </w:pPr>
            <w:r w:rsidRPr="00901DE9">
              <w:rPr>
                <w:rFonts w:ascii="Arial" w:eastAsia="等线" w:hAnsi="Arial" w:cs="Arial"/>
                <w:sz w:val="18"/>
                <w:lang w:eastAsia="ja-JP"/>
              </w:rPr>
              <w:t>NOTE 10:</w:t>
            </w:r>
            <w:r w:rsidRPr="00901DE9">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901DE9">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901DE9">
              <w:rPr>
                <w:rFonts w:ascii="Arial" w:eastAsia="等线" w:hAnsi="Arial" w:cs="Arial"/>
                <w:sz w:val="18"/>
                <w:lang w:eastAsia="ja-JP"/>
              </w:rPr>
              <w:t>.</w:t>
            </w:r>
          </w:p>
        </w:tc>
      </w:tr>
    </w:tbl>
    <w:p w14:paraId="26E7B902" w14:textId="68D7AC97" w:rsidR="00FC040B" w:rsidRPr="00A20126" w:rsidRDefault="00FC040B" w:rsidP="00FC040B">
      <w:pPr>
        <w:pStyle w:val="31"/>
      </w:pPr>
      <w:bookmarkStart w:id="670" w:name="_Toc129108920"/>
      <w:bookmarkStart w:id="671" w:name="_Toc136288585"/>
      <w:r>
        <w:t>5.64.2</w:t>
      </w:r>
      <w:r>
        <w:tab/>
      </w:r>
      <w:r w:rsidRPr="00A20126">
        <w:t>Specific for 2 bands UL CA</w:t>
      </w:r>
      <w:bookmarkEnd w:id="670"/>
      <w:bookmarkEnd w:id="671"/>
    </w:p>
    <w:p w14:paraId="22B1483C" w14:textId="1C41E7C7" w:rsidR="00FC040B" w:rsidRPr="00A20126" w:rsidRDefault="00FC040B" w:rsidP="00FC040B">
      <w:pPr>
        <w:pStyle w:val="41"/>
      </w:pPr>
      <w:bookmarkStart w:id="672" w:name="_Toc129108921"/>
      <w:bookmarkStart w:id="673" w:name="_Toc136288586"/>
      <w:r>
        <w:t>5.64.2.1</w:t>
      </w:r>
      <w:r>
        <w:tab/>
      </w:r>
      <w:r w:rsidRPr="00A20126">
        <w:t>UE co-existence studies</w:t>
      </w:r>
      <w:bookmarkEnd w:id="672"/>
      <w:bookmarkEnd w:id="673"/>
    </w:p>
    <w:p w14:paraId="062CFCB8" w14:textId="77777777" w:rsidR="00FC040B" w:rsidRDefault="00FC040B" w:rsidP="00FC040B">
      <w:pPr>
        <w:pStyle w:val="EditorsNote"/>
        <w:keepLines w:val="0"/>
        <w:widowControl w:val="0"/>
        <w:overflowPunct w:val="0"/>
        <w:autoSpaceDE w:val="0"/>
        <w:autoSpaceDN w:val="0"/>
        <w:adjustRightInd w:val="0"/>
        <w:ind w:left="0" w:firstLine="0"/>
        <w:textAlignment w:val="baseline"/>
        <w:rPr>
          <w:color w:val="auto"/>
          <w:lang w:val="en-US" w:eastAsia="zh-CN"/>
        </w:rPr>
      </w:pPr>
      <w:r>
        <w:rPr>
          <w:color w:val="auto"/>
          <w:lang w:val="en-US" w:eastAsia="zh-CN"/>
        </w:rPr>
        <w:t>Co-existence studies shows that:</w:t>
      </w:r>
    </w:p>
    <w:p w14:paraId="06E7C6EF" w14:textId="77777777" w:rsidR="00FC040B" w:rsidRDefault="00FC040B" w:rsidP="00FC040B">
      <w:pPr>
        <w:pStyle w:val="EditorsNote"/>
        <w:keepLines w:val="0"/>
        <w:widowControl w:val="0"/>
        <w:overflowPunct w:val="0"/>
        <w:autoSpaceDE w:val="0"/>
        <w:autoSpaceDN w:val="0"/>
        <w:adjustRightInd w:val="0"/>
        <w:ind w:left="0" w:firstLine="0"/>
        <w:textAlignment w:val="baseline"/>
        <w:rPr>
          <w:color w:val="auto"/>
          <w:lang w:val="en-US" w:eastAsia="zh-CN"/>
        </w:rPr>
      </w:pPr>
      <w:r>
        <w:rPr>
          <w:color w:val="auto"/>
          <w:lang w:val="en-US" w:eastAsia="zh-CN"/>
        </w:rPr>
        <w:t>IMD2 and IMD3 caused by UL CA_n5-n66 Tx may fall into band n41 Rx.</w:t>
      </w:r>
    </w:p>
    <w:p w14:paraId="04C7791F" w14:textId="77777777" w:rsidR="00FC040B" w:rsidRDefault="00FC040B" w:rsidP="00FC040B">
      <w:pPr>
        <w:pStyle w:val="EditorsNote"/>
        <w:keepLines w:val="0"/>
        <w:widowControl w:val="0"/>
        <w:overflowPunct w:val="0"/>
        <w:autoSpaceDE w:val="0"/>
        <w:autoSpaceDN w:val="0"/>
        <w:adjustRightInd w:val="0"/>
        <w:ind w:left="0" w:firstLine="0"/>
        <w:textAlignment w:val="baseline"/>
        <w:rPr>
          <w:color w:val="auto"/>
          <w:lang w:val="en-US" w:eastAsia="zh-CN"/>
        </w:rPr>
      </w:pPr>
      <w:bookmarkStart w:id="674" w:name="_Toc129108922"/>
      <w:r>
        <w:rPr>
          <w:color w:val="auto"/>
          <w:lang w:val="en-US" w:eastAsia="zh-CN"/>
        </w:rPr>
        <w:t>IMD2 and IMD3 caused by UL CA_n41-n66 Tx may fall into band n5 Rx.</w:t>
      </w:r>
    </w:p>
    <w:p w14:paraId="737E59DF" w14:textId="791CED50" w:rsidR="00FC040B" w:rsidRPr="00A20126" w:rsidRDefault="00FC040B" w:rsidP="00FC040B">
      <w:pPr>
        <w:pStyle w:val="41"/>
      </w:pPr>
      <w:bookmarkStart w:id="675" w:name="_Toc136288587"/>
      <w:r>
        <w:t>5.64.2.2</w:t>
      </w:r>
      <w:r>
        <w:tab/>
      </w:r>
      <w:r w:rsidRPr="00A20126">
        <w:t>REFSENS requirements</w:t>
      </w:r>
      <w:bookmarkEnd w:id="674"/>
      <w:bookmarkEnd w:id="675"/>
    </w:p>
    <w:p w14:paraId="514AC861" w14:textId="11C292B7" w:rsidR="00FC040B" w:rsidRDefault="00FC040B" w:rsidP="00FC040B">
      <w:pPr>
        <w:spacing w:after="120"/>
        <w:rPr>
          <w:rFonts w:eastAsia="宋体"/>
          <w:kern w:val="2"/>
          <w:lang w:val="en-US" w:eastAsia="zh-CN"/>
        </w:rPr>
      </w:pPr>
      <w:r>
        <w:rPr>
          <w:rFonts w:eastAsia="宋体"/>
          <w:kern w:val="2"/>
          <w:lang w:val="en-US" w:eastAsia="zh-CN"/>
        </w:rPr>
        <w:t xml:space="preserve">For the IMD2 into band n41, the MSD values is reused from </w:t>
      </w:r>
      <w:r w:rsidRPr="00EF5447">
        <w:rPr>
          <w:lang w:eastAsia="ja-JP"/>
        </w:rPr>
        <w:t>DC_5-7_n66</w:t>
      </w:r>
      <w:r>
        <w:rPr>
          <w:rFonts w:eastAsia="宋体"/>
          <w:kern w:val="2"/>
          <w:lang w:val="en-US" w:eastAsia="zh-CN"/>
        </w:rPr>
        <w:t xml:space="preserve"> and are defined in table 5.64.2.2-1.</w:t>
      </w:r>
    </w:p>
    <w:p w14:paraId="3CF6218E" w14:textId="747CFBB2" w:rsidR="00FC040B" w:rsidRDefault="00FC040B" w:rsidP="00FC040B">
      <w:pPr>
        <w:spacing w:after="120"/>
        <w:rPr>
          <w:rFonts w:ascii="Arial" w:eastAsia="宋体" w:hAnsi="Arial" w:cs="Arial"/>
          <w:kern w:val="2"/>
          <w:lang w:val="en-US" w:eastAsia="zh-CN"/>
        </w:rPr>
      </w:pPr>
      <w:r>
        <w:rPr>
          <w:rFonts w:eastAsia="宋体"/>
          <w:kern w:val="2"/>
          <w:lang w:val="en-US" w:eastAsia="zh-CN"/>
        </w:rPr>
        <w:t>For the IMD2 into band n5, the MSD values is reused from CA_n3-n18-n41 and are defined in table 5.64.2.2-1.</w:t>
      </w:r>
    </w:p>
    <w:p w14:paraId="49722924" w14:textId="6E9E9E11" w:rsidR="00FC040B" w:rsidRPr="00A20126" w:rsidRDefault="00FC040B" w:rsidP="00FC040B">
      <w:pPr>
        <w:pStyle w:val="TH"/>
        <w:rPr>
          <w:rFonts w:cs="Arial"/>
        </w:rPr>
      </w:pPr>
      <w:r w:rsidRPr="00A20126">
        <w:rPr>
          <w:rFonts w:cs="Arial"/>
        </w:rPr>
        <w:t xml:space="preserve">Table </w:t>
      </w:r>
      <w:r>
        <w:rPr>
          <w:rFonts w:cs="Arial"/>
        </w:rPr>
        <w:t>5.64</w:t>
      </w:r>
      <w:r w:rsidRPr="00A20126">
        <w:rPr>
          <w:rFonts w:cs="Arial"/>
        </w:rPr>
        <w:t xml:space="preserve">.2.2-1: 3DL/2UL </w:t>
      </w:r>
      <w:r>
        <w:rPr>
          <w:rFonts w:cs="Arial" w:hint="eastAsia"/>
          <w:lang w:eastAsia="zh-CN"/>
        </w:rPr>
        <w:t>int</w:t>
      </w:r>
      <w:r>
        <w:rPr>
          <w:rFonts w:cs="Arial"/>
          <w:lang w:eastAsia="zh-CN"/>
        </w:rPr>
        <w:t>er-band</w:t>
      </w:r>
      <w:r w:rsidRPr="00A20126">
        <w:rPr>
          <w:rFonts w:cs="Arial"/>
        </w:rPr>
        <w:t xml:space="preserve"> 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FC040B" w14:paraId="74A4C8B9" w14:textId="77777777" w:rsidTr="005A4037">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3BA11AC7" w14:textId="77777777" w:rsidR="00FC040B" w:rsidRDefault="00FC040B" w:rsidP="005A4037">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2E8D0FD2" w14:textId="77777777" w:rsidR="00FC040B" w:rsidRDefault="00FC040B" w:rsidP="005A4037">
            <w:pPr>
              <w:pStyle w:val="TAH"/>
            </w:pPr>
            <w:r>
              <w:t>Source of IMD</w:t>
            </w:r>
          </w:p>
        </w:tc>
      </w:tr>
      <w:tr w:rsidR="00FC040B" w14:paraId="56D3A43F" w14:textId="77777777" w:rsidTr="005A4037">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0B54E73" w14:textId="77777777" w:rsidR="00FC040B" w:rsidRDefault="00FC040B" w:rsidP="005A4037">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68F8BAF" w14:textId="77777777" w:rsidR="00FC040B" w:rsidRDefault="00FC040B" w:rsidP="005A4037">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7BEEA6CA" w14:textId="77777777" w:rsidR="00FC040B" w:rsidRDefault="00FC040B" w:rsidP="005A4037">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0D819B15" w14:textId="77777777" w:rsidR="00FC040B" w:rsidRDefault="00FC040B" w:rsidP="005A4037">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4027264F" w14:textId="77777777" w:rsidR="00FC040B" w:rsidRDefault="00FC040B" w:rsidP="005A4037">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38F56896" w14:textId="77777777" w:rsidR="00FC040B" w:rsidRDefault="00FC040B" w:rsidP="005A4037">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39BA0BB3" w14:textId="77777777" w:rsidR="00FC040B" w:rsidRDefault="00FC040B" w:rsidP="005A4037">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315F9743" w14:textId="77777777" w:rsidR="00FC040B" w:rsidRDefault="00FC040B" w:rsidP="005A4037">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3B3AB8E3" w14:textId="77777777" w:rsidR="00FC040B" w:rsidRDefault="00FC040B" w:rsidP="005A4037">
            <w:pPr>
              <w:pStyle w:val="TAH"/>
            </w:pPr>
          </w:p>
        </w:tc>
      </w:tr>
      <w:tr w:rsidR="00FC040B" w14:paraId="087E505A" w14:textId="77777777" w:rsidTr="005A403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050DF2E" w14:textId="77777777" w:rsidR="00FC040B" w:rsidRDefault="00FC040B" w:rsidP="005A4037">
            <w:pPr>
              <w:pStyle w:val="TAC"/>
              <w:rPr>
                <w:lang w:val="en-US" w:eastAsia="zh-CN"/>
              </w:rPr>
            </w:pPr>
            <w:r w:rsidRPr="0060359B">
              <w:rPr>
                <w:color w:val="000000"/>
              </w:rPr>
              <w:t>CA_</w:t>
            </w:r>
            <w:r>
              <w:rPr>
                <w:color w:val="000000"/>
              </w:rPr>
              <w:t>n5</w:t>
            </w:r>
            <w:r w:rsidRPr="0060359B">
              <w:rPr>
                <w:color w:val="000000"/>
              </w:rPr>
              <w:t>-n41-n66</w:t>
            </w:r>
          </w:p>
        </w:tc>
        <w:tc>
          <w:tcPr>
            <w:tcW w:w="1146" w:type="dxa"/>
            <w:tcBorders>
              <w:top w:val="single" w:sz="4" w:space="0" w:color="auto"/>
              <w:left w:val="single" w:sz="4" w:space="0" w:color="auto"/>
              <w:right w:val="single" w:sz="4" w:space="0" w:color="auto"/>
            </w:tcBorders>
            <w:vAlign w:val="center"/>
          </w:tcPr>
          <w:p w14:paraId="098E9678" w14:textId="77777777" w:rsidR="00FC040B" w:rsidRDefault="00FC040B" w:rsidP="005A4037">
            <w:pPr>
              <w:pStyle w:val="TAC"/>
              <w:rPr>
                <w:rFonts w:eastAsia="宋体"/>
                <w:lang w:val="en-US" w:eastAsia="zh-CN"/>
              </w:rPr>
            </w:pPr>
            <w:r>
              <w:rPr>
                <w:lang w:eastAsia="ja-JP"/>
              </w:rPr>
              <w:t>n</w:t>
            </w:r>
            <w:r w:rsidRPr="00EF5447">
              <w:rPr>
                <w:lang w:eastAsia="ja-JP"/>
              </w:rPr>
              <w:t>5</w:t>
            </w:r>
          </w:p>
        </w:tc>
        <w:tc>
          <w:tcPr>
            <w:tcW w:w="960" w:type="dxa"/>
            <w:tcBorders>
              <w:top w:val="single" w:sz="4" w:space="0" w:color="auto"/>
              <w:left w:val="single" w:sz="4" w:space="0" w:color="auto"/>
              <w:right w:val="single" w:sz="4" w:space="0" w:color="auto"/>
            </w:tcBorders>
          </w:tcPr>
          <w:p w14:paraId="3E2F3A42" w14:textId="77777777" w:rsidR="00FC040B" w:rsidRDefault="00FC040B" w:rsidP="005A4037">
            <w:pPr>
              <w:pStyle w:val="TAC"/>
              <w:rPr>
                <w:rFonts w:eastAsia="宋体"/>
                <w:lang w:val="en-US" w:eastAsia="zh-CN"/>
              </w:rPr>
            </w:pPr>
            <w:r w:rsidRPr="00EF5447">
              <w:t>846.5</w:t>
            </w:r>
          </w:p>
        </w:tc>
        <w:tc>
          <w:tcPr>
            <w:tcW w:w="964" w:type="dxa"/>
            <w:tcBorders>
              <w:top w:val="single" w:sz="4" w:space="0" w:color="auto"/>
              <w:left w:val="single" w:sz="4" w:space="0" w:color="auto"/>
              <w:right w:val="single" w:sz="4" w:space="0" w:color="auto"/>
            </w:tcBorders>
          </w:tcPr>
          <w:p w14:paraId="34DAC673" w14:textId="77777777" w:rsidR="00FC040B" w:rsidRDefault="00FC040B" w:rsidP="005A4037">
            <w:pPr>
              <w:pStyle w:val="TAC"/>
              <w:rPr>
                <w:lang w:val="en-US" w:eastAsia="zh-CN"/>
              </w:rPr>
            </w:pPr>
            <w:r w:rsidRPr="00EF5447">
              <w:t>5</w:t>
            </w:r>
          </w:p>
        </w:tc>
        <w:tc>
          <w:tcPr>
            <w:tcW w:w="960" w:type="dxa"/>
            <w:tcBorders>
              <w:top w:val="single" w:sz="4" w:space="0" w:color="auto"/>
              <w:left w:val="single" w:sz="4" w:space="0" w:color="auto"/>
              <w:right w:val="single" w:sz="4" w:space="0" w:color="auto"/>
            </w:tcBorders>
          </w:tcPr>
          <w:p w14:paraId="47FC06C3" w14:textId="77777777" w:rsidR="00FC040B" w:rsidRDefault="00FC040B" w:rsidP="005A4037">
            <w:pPr>
              <w:pStyle w:val="TAC"/>
              <w:rPr>
                <w:lang w:val="en-US" w:eastAsia="zh-CN"/>
              </w:rPr>
            </w:pPr>
            <w:r w:rsidRPr="00EF5447">
              <w:t>25</w:t>
            </w:r>
          </w:p>
        </w:tc>
        <w:tc>
          <w:tcPr>
            <w:tcW w:w="960" w:type="dxa"/>
            <w:tcBorders>
              <w:top w:val="single" w:sz="4" w:space="0" w:color="auto"/>
              <w:left w:val="single" w:sz="4" w:space="0" w:color="auto"/>
              <w:right w:val="single" w:sz="4" w:space="0" w:color="auto"/>
            </w:tcBorders>
          </w:tcPr>
          <w:p w14:paraId="2A9C50A4" w14:textId="77777777" w:rsidR="00FC040B" w:rsidRDefault="00FC040B" w:rsidP="005A4037">
            <w:pPr>
              <w:pStyle w:val="TAC"/>
              <w:rPr>
                <w:rFonts w:eastAsia="宋体"/>
                <w:lang w:val="en-US" w:eastAsia="zh-CN"/>
              </w:rPr>
            </w:pPr>
            <w:r w:rsidRPr="00EF5447">
              <w:t>891.5</w:t>
            </w:r>
          </w:p>
        </w:tc>
        <w:tc>
          <w:tcPr>
            <w:tcW w:w="977" w:type="dxa"/>
            <w:tcBorders>
              <w:top w:val="single" w:sz="4" w:space="0" w:color="auto"/>
              <w:left w:val="single" w:sz="4" w:space="0" w:color="auto"/>
              <w:bottom w:val="single" w:sz="4" w:space="0" w:color="auto"/>
              <w:right w:val="single" w:sz="4" w:space="0" w:color="auto"/>
            </w:tcBorders>
          </w:tcPr>
          <w:p w14:paraId="49CE6956" w14:textId="77777777" w:rsidR="00FC040B" w:rsidRDefault="00FC040B" w:rsidP="005A4037">
            <w:pPr>
              <w:pStyle w:val="TAC"/>
              <w:rPr>
                <w:lang w:val="en-US" w:eastAsia="zh-CN"/>
              </w:rPr>
            </w:pPr>
            <w:r w:rsidRPr="00EF5447">
              <w:rPr>
                <w:lang w:eastAsia="ja-JP"/>
              </w:rPr>
              <w:t>N/A</w:t>
            </w:r>
          </w:p>
        </w:tc>
        <w:tc>
          <w:tcPr>
            <w:tcW w:w="828" w:type="dxa"/>
            <w:tcBorders>
              <w:top w:val="single" w:sz="4" w:space="0" w:color="auto"/>
              <w:left w:val="single" w:sz="4" w:space="0" w:color="auto"/>
              <w:right w:val="single" w:sz="4" w:space="0" w:color="auto"/>
            </w:tcBorders>
            <w:vAlign w:val="center"/>
          </w:tcPr>
          <w:p w14:paraId="0EABE635" w14:textId="77777777" w:rsidR="00FC040B" w:rsidRDefault="00FC040B" w:rsidP="005A4037">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73AB2A2F" w14:textId="77777777" w:rsidR="00FC040B" w:rsidRDefault="00FC040B" w:rsidP="005A4037">
            <w:pPr>
              <w:pStyle w:val="TAC"/>
              <w:rPr>
                <w:lang w:val="en-US" w:eastAsia="zh-CN"/>
              </w:rPr>
            </w:pPr>
            <w:r w:rsidRPr="00EF5447">
              <w:t>N/A</w:t>
            </w:r>
          </w:p>
        </w:tc>
      </w:tr>
      <w:tr w:rsidR="00FC040B" w14:paraId="3AAD0D6A" w14:textId="77777777" w:rsidTr="005A403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0DD4929" w14:textId="77777777" w:rsidR="00FC040B" w:rsidRDefault="00FC040B" w:rsidP="005A4037">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44C9A22" w14:textId="77777777" w:rsidR="00FC040B" w:rsidRDefault="00FC040B" w:rsidP="005A4037">
            <w:pPr>
              <w:pStyle w:val="TAC"/>
              <w:rPr>
                <w:lang w:val="en-US" w:eastAsia="zh-CN"/>
              </w:rPr>
            </w:pPr>
            <w:r>
              <w:rPr>
                <w:lang w:eastAsia="ja-JP"/>
              </w:rPr>
              <w:t>n41</w:t>
            </w:r>
          </w:p>
        </w:tc>
        <w:tc>
          <w:tcPr>
            <w:tcW w:w="960" w:type="dxa"/>
            <w:tcBorders>
              <w:top w:val="single" w:sz="4" w:space="0" w:color="auto"/>
              <w:left w:val="single" w:sz="4" w:space="0" w:color="auto"/>
              <w:right w:val="single" w:sz="4" w:space="0" w:color="auto"/>
            </w:tcBorders>
          </w:tcPr>
          <w:p w14:paraId="39C20E73" w14:textId="77777777" w:rsidR="00FC040B" w:rsidRDefault="00FC040B" w:rsidP="005A4037">
            <w:pPr>
              <w:pStyle w:val="TAC"/>
              <w:rPr>
                <w:rFonts w:eastAsia="宋体"/>
                <w:lang w:val="en-US" w:eastAsia="zh-CN"/>
              </w:rPr>
            </w:pPr>
            <w:r w:rsidRPr="00EF5447">
              <w:t>2624</w:t>
            </w:r>
          </w:p>
        </w:tc>
        <w:tc>
          <w:tcPr>
            <w:tcW w:w="964" w:type="dxa"/>
            <w:tcBorders>
              <w:top w:val="single" w:sz="4" w:space="0" w:color="auto"/>
              <w:left w:val="single" w:sz="4" w:space="0" w:color="auto"/>
              <w:right w:val="single" w:sz="4" w:space="0" w:color="auto"/>
            </w:tcBorders>
          </w:tcPr>
          <w:p w14:paraId="64B1349B" w14:textId="77777777" w:rsidR="00FC040B" w:rsidRDefault="00FC040B" w:rsidP="005A4037">
            <w:pPr>
              <w:pStyle w:val="TAC"/>
              <w:rPr>
                <w:lang w:val="en-US" w:eastAsia="zh-CN"/>
              </w:rPr>
            </w:pPr>
            <w:r>
              <w:t>10</w:t>
            </w:r>
          </w:p>
        </w:tc>
        <w:tc>
          <w:tcPr>
            <w:tcW w:w="960" w:type="dxa"/>
            <w:tcBorders>
              <w:top w:val="single" w:sz="4" w:space="0" w:color="auto"/>
              <w:left w:val="single" w:sz="4" w:space="0" w:color="auto"/>
              <w:right w:val="single" w:sz="4" w:space="0" w:color="auto"/>
            </w:tcBorders>
          </w:tcPr>
          <w:p w14:paraId="7D3C0E8C" w14:textId="77777777" w:rsidR="00FC040B" w:rsidRDefault="00FC040B" w:rsidP="005A4037">
            <w:pPr>
              <w:pStyle w:val="TAC"/>
              <w:rPr>
                <w:lang w:val="en-US" w:eastAsia="zh-CN"/>
              </w:rPr>
            </w:pPr>
            <w:r>
              <w:t>50</w:t>
            </w:r>
          </w:p>
        </w:tc>
        <w:tc>
          <w:tcPr>
            <w:tcW w:w="960" w:type="dxa"/>
            <w:tcBorders>
              <w:top w:val="single" w:sz="4" w:space="0" w:color="auto"/>
              <w:left w:val="single" w:sz="4" w:space="0" w:color="auto"/>
              <w:right w:val="single" w:sz="4" w:space="0" w:color="auto"/>
            </w:tcBorders>
          </w:tcPr>
          <w:p w14:paraId="040714D0" w14:textId="77777777" w:rsidR="00FC040B" w:rsidRDefault="00FC040B" w:rsidP="005A4037">
            <w:pPr>
              <w:pStyle w:val="TAC"/>
              <w:rPr>
                <w:lang w:val="en-US" w:eastAsia="zh-CN"/>
              </w:rPr>
            </w:pPr>
            <w:r w:rsidRPr="00EF5447">
              <w:t>2624</w:t>
            </w:r>
          </w:p>
        </w:tc>
        <w:tc>
          <w:tcPr>
            <w:tcW w:w="977" w:type="dxa"/>
            <w:tcBorders>
              <w:top w:val="single" w:sz="4" w:space="0" w:color="auto"/>
              <w:left w:val="single" w:sz="4" w:space="0" w:color="auto"/>
              <w:bottom w:val="single" w:sz="4" w:space="0" w:color="auto"/>
              <w:right w:val="single" w:sz="4" w:space="0" w:color="auto"/>
            </w:tcBorders>
          </w:tcPr>
          <w:p w14:paraId="1EB61E18" w14:textId="77777777" w:rsidR="00FC040B" w:rsidRDefault="00FC040B" w:rsidP="005A4037">
            <w:pPr>
              <w:pStyle w:val="TAC"/>
              <w:rPr>
                <w:lang w:val="en-US" w:eastAsia="zh-CN"/>
              </w:rPr>
            </w:pPr>
            <w:r w:rsidRPr="00EF5447">
              <w:rPr>
                <w:lang w:eastAsia="ja-JP"/>
              </w:rPr>
              <w:t>29.0</w:t>
            </w:r>
          </w:p>
        </w:tc>
        <w:tc>
          <w:tcPr>
            <w:tcW w:w="828" w:type="dxa"/>
            <w:tcBorders>
              <w:top w:val="single" w:sz="4" w:space="0" w:color="auto"/>
              <w:left w:val="single" w:sz="4" w:space="0" w:color="auto"/>
              <w:right w:val="single" w:sz="4" w:space="0" w:color="auto"/>
            </w:tcBorders>
            <w:vAlign w:val="center"/>
          </w:tcPr>
          <w:p w14:paraId="4BAD50D7" w14:textId="77777777" w:rsidR="00FC040B" w:rsidRDefault="00FC040B" w:rsidP="005A4037">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530324F1" w14:textId="77777777" w:rsidR="00FC040B" w:rsidRDefault="00FC040B" w:rsidP="005A4037">
            <w:pPr>
              <w:pStyle w:val="TAC"/>
              <w:rPr>
                <w:lang w:val="en-US" w:eastAsia="zh-CN"/>
              </w:rPr>
            </w:pPr>
            <w:r w:rsidRPr="00EF5447">
              <w:t>IMD2</w:t>
            </w:r>
            <w:r>
              <w:rPr>
                <w:vertAlign w:val="superscript"/>
              </w:rPr>
              <w:t>4</w:t>
            </w:r>
          </w:p>
        </w:tc>
      </w:tr>
      <w:tr w:rsidR="00FC040B" w14:paraId="11374619" w14:textId="77777777" w:rsidTr="005A403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BE86983" w14:textId="77777777" w:rsidR="00FC040B" w:rsidRDefault="00FC040B" w:rsidP="005A4037">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E247D70" w14:textId="77777777" w:rsidR="00FC040B" w:rsidRDefault="00FC040B" w:rsidP="005A4037">
            <w:pPr>
              <w:pStyle w:val="TAC"/>
              <w:rPr>
                <w:rFonts w:eastAsia="宋体"/>
                <w:lang w:val="en-US" w:eastAsia="zh-CN"/>
              </w:rPr>
            </w:pPr>
            <w:r>
              <w:rPr>
                <w:lang w:eastAsia="ja-JP"/>
              </w:rPr>
              <w:t>n</w:t>
            </w:r>
            <w:r w:rsidRPr="00EF5447">
              <w:rPr>
                <w:lang w:eastAsia="ja-JP"/>
              </w:rPr>
              <w:t>66</w:t>
            </w:r>
          </w:p>
        </w:tc>
        <w:tc>
          <w:tcPr>
            <w:tcW w:w="960" w:type="dxa"/>
            <w:tcBorders>
              <w:top w:val="single" w:sz="4" w:space="0" w:color="auto"/>
              <w:left w:val="single" w:sz="4" w:space="0" w:color="auto"/>
              <w:right w:val="single" w:sz="4" w:space="0" w:color="auto"/>
            </w:tcBorders>
          </w:tcPr>
          <w:p w14:paraId="18ED0A08" w14:textId="77777777" w:rsidR="00FC040B" w:rsidRDefault="00FC040B" w:rsidP="005A4037">
            <w:pPr>
              <w:pStyle w:val="TAC"/>
              <w:rPr>
                <w:rFonts w:eastAsia="宋体"/>
                <w:lang w:val="en-US" w:eastAsia="zh-CN"/>
              </w:rPr>
            </w:pPr>
            <w:r w:rsidRPr="00EF5447">
              <w:t>1777.5</w:t>
            </w:r>
          </w:p>
        </w:tc>
        <w:tc>
          <w:tcPr>
            <w:tcW w:w="964" w:type="dxa"/>
            <w:tcBorders>
              <w:top w:val="single" w:sz="4" w:space="0" w:color="auto"/>
              <w:left w:val="single" w:sz="4" w:space="0" w:color="auto"/>
              <w:right w:val="single" w:sz="4" w:space="0" w:color="auto"/>
            </w:tcBorders>
          </w:tcPr>
          <w:p w14:paraId="58A68E4D" w14:textId="77777777" w:rsidR="00FC040B" w:rsidRDefault="00FC040B" w:rsidP="005A4037">
            <w:pPr>
              <w:pStyle w:val="TAC"/>
              <w:rPr>
                <w:rFonts w:eastAsia="宋体"/>
                <w:lang w:val="en-US" w:eastAsia="zh-CN"/>
              </w:rPr>
            </w:pPr>
            <w:r w:rsidRPr="00EF5447">
              <w:t>5</w:t>
            </w:r>
          </w:p>
        </w:tc>
        <w:tc>
          <w:tcPr>
            <w:tcW w:w="960" w:type="dxa"/>
            <w:tcBorders>
              <w:top w:val="single" w:sz="4" w:space="0" w:color="auto"/>
              <w:left w:val="single" w:sz="4" w:space="0" w:color="auto"/>
              <w:right w:val="single" w:sz="4" w:space="0" w:color="auto"/>
            </w:tcBorders>
          </w:tcPr>
          <w:p w14:paraId="08ADFF0F" w14:textId="77777777" w:rsidR="00FC040B" w:rsidRDefault="00FC040B" w:rsidP="005A4037">
            <w:pPr>
              <w:pStyle w:val="TAC"/>
              <w:rPr>
                <w:rFonts w:eastAsia="宋体"/>
                <w:lang w:val="en-US" w:eastAsia="zh-CN"/>
              </w:rPr>
            </w:pPr>
            <w:r w:rsidRPr="00EF5447">
              <w:t>25</w:t>
            </w:r>
          </w:p>
        </w:tc>
        <w:tc>
          <w:tcPr>
            <w:tcW w:w="960" w:type="dxa"/>
            <w:tcBorders>
              <w:top w:val="single" w:sz="4" w:space="0" w:color="auto"/>
              <w:left w:val="single" w:sz="4" w:space="0" w:color="auto"/>
              <w:right w:val="single" w:sz="4" w:space="0" w:color="auto"/>
            </w:tcBorders>
          </w:tcPr>
          <w:p w14:paraId="161EA92F" w14:textId="77777777" w:rsidR="00FC040B" w:rsidRDefault="00FC040B" w:rsidP="005A4037">
            <w:pPr>
              <w:pStyle w:val="TAC"/>
              <w:rPr>
                <w:rFonts w:eastAsia="宋体"/>
                <w:lang w:val="en-US" w:eastAsia="zh-CN"/>
              </w:rPr>
            </w:pPr>
            <w:r w:rsidRPr="00EF5447">
              <w:t>2177.5</w:t>
            </w:r>
          </w:p>
        </w:tc>
        <w:tc>
          <w:tcPr>
            <w:tcW w:w="977" w:type="dxa"/>
            <w:tcBorders>
              <w:top w:val="single" w:sz="4" w:space="0" w:color="auto"/>
              <w:left w:val="single" w:sz="4" w:space="0" w:color="auto"/>
              <w:bottom w:val="single" w:sz="4" w:space="0" w:color="auto"/>
              <w:right w:val="single" w:sz="4" w:space="0" w:color="auto"/>
            </w:tcBorders>
          </w:tcPr>
          <w:p w14:paraId="314D3589" w14:textId="77777777" w:rsidR="00FC040B" w:rsidRDefault="00FC040B" w:rsidP="005A4037">
            <w:pPr>
              <w:pStyle w:val="TAC"/>
              <w:rPr>
                <w:lang w:val="en-US" w:eastAsia="zh-CN"/>
              </w:rPr>
            </w:pPr>
            <w:r w:rsidRPr="00EF5447">
              <w:rPr>
                <w:lang w:eastAsia="ja-JP"/>
              </w:rPr>
              <w:t>N/A</w:t>
            </w:r>
          </w:p>
        </w:tc>
        <w:tc>
          <w:tcPr>
            <w:tcW w:w="828" w:type="dxa"/>
            <w:tcBorders>
              <w:top w:val="single" w:sz="4" w:space="0" w:color="auto"/>
              <w:left w:val="single" w:sz="4" w:space="0" w:color="auto"/>
              <w:right w:val="single" w:sz="4" w:space="0" w:color="auto"/>
            </w:tcBorders>
            <w:vAlign w:val="center"/>
          </w:tcPr>
          <w:p w14:paraId="7A0B8ADA" w14:textId="77777777" w:rsidR="00FC040B" w:rsidRDefault="00FC040B" w:rsidP="005A4037">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27DAD558" w14:textId="77777777" w:rsidR="00FC040B" w:rsidRDefault="00FC040B" w:rsidP="005A4037">
            <w:pPr>
              <w:pStyle w:val="TAC"/>
              <w:rPr>
                <w:rFonts w:eastAsia="宋体"/>
                <w:vertAlign w:val="superscript"/>
                <w:lang w:val="en-US" w:eastAsia="zh-CN"/>
              </w:rPr>
            </w:pPr>
            <w:r w:rsidRPr="00EF5447">
              <w:t>N/A</w:t>
            </w:r>
          </w:p>
        </w:tc>
      </w:tr>
      <w:tr w:rsidR="00FC040B" w14:paraId="65CB68C6" w14:textId="77777777" w:rsidTr="005A403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088D83E" w14:textId="77777777" w:rsidR="00FC040B" w:rsidRDefault="00FC040B" w:rsidP="005A4037">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CDC8DF9" w14:textId="77777777" w:rsidR="00FC040B" w:rsidRDefault="00FC040B" w:rsidP="005A4037">
            <w:pPr>
              <w:pStyle w:val="TAC"/>
              <w:rPr>
                <w:rFonts w:eastAsia="宋体"/>
                <w:lang w:val="en-US" w:eastAsia="zh-CN"/>
              </w:rPr>
            </w:pPr>
            <w:r>
              <w:rPr>
                <w:lang w:eastAsia="ja-JP"/>
              </w:rPr>
              <w:t>n</w:t>
            </w:r>
            <w:r w:rsidRPr="00EF5447">
              <w:rPr>
                <w:lang w:eastAsia="ja-JP"/>
              </w:rPr>
              <w:t>5</w:t>
            </w:r>
          </w:p>
        </w:tc>
        <w:tc>
          <w:tcPr>
            <w:tcW w:w="960" w:type="dxa"/>
            <w:tcBorders>
              <w:top w:val="single" w:sz="4" w:space="0" w:color="auto"/>
              <w:left w:val="single" w:sz="4" w:space="0" w:color="auto"/>
              <w:right w:val="single" w:sz="4" w:space="0" w:color="auto"/>
            </w:tcBorders>
          </w:tcPr>
          <w:p w14:paraId="643F8649" w14:textId="77777777" w:rsidR="00FC040B" w:rsidRDefault="00FC040B" w:rsidP="005A4037">
            <w:pPr>
              <w:pStyle w:val="TAC"/>
              <w:rPr>
                <w:rFonts w:eastAsia="宋体"/>
                <w:lang w:val="en-US" w:eastAsia="zh-CN"/>
              </w:rPr>
            </w:pPr>
            <w:r>
              <w:t>830</w:t>
            </w:r>
          </w:p>
        </w:tc>
        <w:tc>
          <w:tcPr>
            <w:tcW w:w="964" w:type="dxa"/>
            <w:tcBorders>
              <w:top w:val="single" w:sz="4" w:space="0" w:color="auto"/>
              <w:left w:val="single" w:sz="4" w:space="0" w:color="auto"/>
              <w:right w:val="single" w:sz="4" w:space="0" w:color="auto"/>
            </w:tcBorders>
          </w:tcPr>
          <w:p w14:paraId="740F9008" w14:textId="77777777" w:rsidR="00FC040B" w:rsidRDefault="00FC040B" w:rsidP="005A4037">
            <w:pPr>
              <w:pStyle w:val="TAC"/>
              <w:rPr>
                <w:lang w:val="en-US" w:eastAsia="zh-CN"/>
              </w:rPr>
            </w:pPr>
            <w:r>
              <w:t>5</w:t>
            </w:r>
          </w:p>
        </w:tc>
        <w:tc>
          <w:tcPr>
            <w:tcW w:w="960" w:type="dxa"/>
            <w:tcBorders>
              <w:top w:val="single" w:sz="4" w:space="0" w:color="auto"/>
              <w:left w:val="single" w:sz="4" w:space="0" w:color="auto"/>
              <w:right w:val="single" w:sz="4" w:space="0" w:color="auto"/>
            </w:tcBorders>
          </w:tcPr>
          <w:p w14:paraId="14158A3B" w14:textId="77777777" w:rsidR="00FC040B" w:rsidRDefault="00FC040B" w:rsidP="005A4037">
            <w:pPr>
              <w:pStyle w:val="TAC"/>
              <w:rPr>
                <w:lang w:val="en-US" w:eastAsia="zh-CN"/>
              </w:rPr>
            </w:pPr>
            <w:r>
              <w:t>25</w:t>
            </w:r>
          </w:p>
        </w:tc>
        <w:tc>
          <w:tcPr>
            <w:tcW w:w="960" w:type="dxa"/>
            <w:tcBorders>
              <w:top w:val="single" w:sz="4" w:space="0" w:color="auto"/>
              <w:left w:val="single" w:sz="4" w:space="0" w:color="auto"/>
              <w:right w:val="single" w:sz="4" w:space="0" w:color="auto"/>
            </w:tcBorders>
          </w:tcPr>
          <w:p w14:paraId="1964AEB6" w14:textId="77777777" w:rsidR="00FC040B" w:rsidRDefault="00FC040B" w:rsidP="005A4037">
            <w:pPr>
              <w:pStyle w:val="TAC"/>
              <w:rPr>
                <w:rFonts w:eastAsia="宋体"/>
                <w:lang w:val="en-US" w:eastAsia="zh-CN"/>
              </w:rPr>
            </w:pPr>
            <w:r>
              <w:t>875</w:t>
            </w:r>
          </w:p>
        </w:tc>
        <w:tc>
          <w:tcPr>
            <w:tcW w:w="977" w:type="dxa"/>
            <w:tcBorders>
              <w:top w:val="single" w:sz="4" w:space="0" w:color="auto"/>
              <w:left w:val="single" w:sz="4" w:space="0" w:color="auto"/>
              <w:bottom w:val="single" w:sz="4" w:space="0" w:color="auto"/>
              <w:right w:val="single" w:sz="4" w:space="0" w:color="auto"/>
            </w:tcBorders>
          </w:tcPr>
          <w:p w14:paraId="468F3536" w14:textId="77777777" w:rsidR="00FC040B" w:rsidRDefault="00FC040B" w:rsidP="005A4037">
            <w:pPr>
              <w:pStyle w:val="TAC"/>
              <w:rPr>
                <w:lang w:val="en-US" w:eastAsia="zh-CN"/>
              </w:rPr>
            </w:pPr>
            <w:r>
              <w:t>28.9</w:t>
            </w:r>
          </w:p>
        </w:tc>
        <w:tc>
          <w:tcPr>
            <w:tcW w:w="828" w:type="dxa"/>
            <w:tcBorders>
              <w:top w:val="single" w:sz="4" w:space="0" w:color="auto"/>
              <w:left w:val="single" w:sz="4" w:space="0" w:color="auto"/>
              <w:right w:val="single" w:sz="4" w:space="0" w:color="auto"/>
            </w:tcBorders>
            <w:vAlign w:val="center"/>
          </w:tcPr>
          <w:p w14:paraId="7EF94230" w14:textId="77777777" w:rsidR="00FC040B" w:rsidRDefault="00FC040B" w:rsidP="005A4037">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3B6D2905" w14:textId="77777777" w:rsidR="00FC040B" w:rsidRDefault="00FC040B" w:rsidP="005A4037">
            <w:pPr>
              <w:pStyle w:val="TAC"/>
              <w:rPr>
                <w:lang w:val="en-US" w:eastAsia="zh-CN"/>
              </w:rPr>
            </w:pPr>
            <w:r w:rsidRPr="00EF5447">
              <w:t>IMD2</w:t>
            </w:r>
            <w:r>
              <w:rPr>
                <w:vertAlign w:val="superscript"/>
              </w:rPr>
              <w:t>4</w:t>
            </w:r>
          </w:p>
        </w:tc>
      </w:tr>
      <w:tr w:rsidR="00FC040B" w14:paraId="68C3DEAF" w14:textId="77777777" w:rsidTr="005A403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77F6A77" w14:textId="77777777" w:rsidR="00FC040B" w:rsidRDefault="00FC040B" w:rsidP="005A4037">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E243EB4" w14:textId="77777777" w:rsidR="00FC040B" w:rsidRDefault="00FC040B" w:rsidP="005A4037">
            <w:pPr>
              <w:pStyle w:val="TAC"/>
              <w:rPr>
                <w:lang w:val="en-US" w:eastAsia="zh-CN"/>
              </w:rPr>
            </w:pPr>
            <w:r>
              <w:rPr>
                <w:lang w:eastAsia="ja-JP"/>
              </w:rPr>
              <w:t>n41</w:t>
            </w:r>
          </w:p>
        </w:tc>
        <w:tc>
          <w:tcPr>
            <w:tcW w:w="960" w:type="dxa"/>
            <w:tcBorders>
              <w:top w:val="single" w:sz="4" w:space="0" w:color="auto"/>
              <w:left w:val="single" w:sz="4" w:space="0" w:color="auto"/>
              <w:right w:val="single" w:sz="4" w:space="0" w:color="auto"/>
            </w:tcBorders>
          </w:tcPr>
          <w:p w14:paraId="4F8679AC" w14:textId="77777777" w:rsidR="00FC040B" w:rsidRDefault="00FC040B" w:rsidP="005A4037">
            <w:pPr>
              <w:pStyle w:val="TAC"/>
              <w:rPr>
                <w:rFonts w:eastAsia="宋体"/>
                <w:lang w:val="en-US" w:eastAsia="zh-CN"/>
              </w:rPr>
            </w:pPr>
            <w:r>
              <w:t>2640</w:t>
            </w:r>
          </w:p>
        </w:tc>
        <w:tc>
          <w:tcPr>
            <w:tcW w:w="964" w:type="dxa"/>
            <w:tcBorders>
              <w:top w:val="single" w:sz="4" w:space="0" w:color="auto"/>
              <w:left w:val="single" w:sz="4" w:space="0" w:color="auto"/>
              <w:right w:val="single" w:sz="4" w:space="0" w:color="auto"/>
            </w:tcBorders>
          </w:tcPr>
          <w:p w14:paraId="74F6A61B" w14:textId="77777777" w:rsidR="00FC040B" w:rsidRDefault="00FC040B" w:rsidP="005A4037">
            <w:pPr>
              <w:pStyle w:val="TAC"/>
              <w:rPr>
                <w:lang w:val="en-US" w:eastAsia="zh-CN"/>
              </w:rPr>
            </w:pPr>
            <w:r>
              <w:t>10</w:t>
            </w:r>
          </w:p>
        </w:tc>
        <w:tc>
          <w:tcPr>
            <w:tcW w:w="960" w:type="dxa"/>
            <w:tcBorders>
              <w:top w:val="single" w:sz="4" w:space="0" w:color="auto"/>
              <w:left w:val="single" w:sz="4" w:space="0" w:color="auto"/>
              <w:right w:val="single" w:sz="4" w:space="0" w:color="auto"/>
            </w:tcBorders>
          </w:tcPr>
          <w:p w14:paraId="354F45DB" w14:textId="77777777" w:rsidR="00FC040B" w:rsidRDefault="00FC040B" w:rsidP="005A4037">
            <w:pPr>
              <w:pStyle w:val="TAC"/>
              <w:rPr>
                <w:lang w:val="en-US" w:eastAsia="zh-CN"/>
              </w:rPr>
            </w:pPr>
            <w:r>
              <w:t>50</w:t>
            </w:r>
          </w:p>
        </w:tc>
        <w:tc>
          <w:tcPr>
            <w:tcW w:w="960" w:type="dxa"/>
            <w:tcBorders>
              <w:top w:val="single" w:sz="4" w:space="0" w:color="auto"/>
              <w:left w:val="single" w:sz="4" w:space="0" w:color="auto"/>
              <w:right w:val="single" w:sz="4" w:space="0" w:color="auto"/>
            </w:tcBorders>
          </w:tcPr>
          <w:p w14:paraId="3D37B9B3" w14:textId="77777777" w:rsidR="00FC040B" w:rsidRDefault="00FC040B" w:rsidP="005A4037">
            <w:pPr>
              <w:pStyle w:val="TAC"/>
              <w:rPr>
                <w:lang w:val="en-US" w:eastAsia="zh-CN"/>
              </w:rPr>
            </w:pPr>
            <w:r>
              <w:t>2640</w:t>
            </w:r>
          </w:p>
        </w:tc>
        <w:tc>
          <w:tcPr>
            <w:tcW w:w="977" w:type="dxa"/>
            <w:tcBorders>
              <w:top w:val="single" w:sz="4" w:space="0" w:color="auto"/>
              <w:left w:val="single" w:sz="4" w:space="0" w:color="auto"/>
              <w:bottom w:val="single" w:sz="4" w:space="0" w:color="auto"/>
              <w:right w:val="single" w:sz="4" w:space="0" w:color="auto"/>
            </w:tcBorders>
          </w:tcPr>
          <w:p w14:paraId="1DDBEB62" w14:textId="77777777" w:rsidR="00FC040B" w:rsidRDefault="00FC040B" w:rsidP="005A4037">
            <w:pPr>
              <w:pStyle w:val="TAC"/>
              <w:rPr>
                <w:lang w:val="en-US" w:eastAsia="zh-CN"/>
              </w:rPr>
            </w:pPr>
            <w:r>
              <w:t>N/A</w:t>
            </w:r>
          </w:p>
        </w:tc>
        <w:tc>
          <w:tcPr>
            <w:tcW w:w="828" w:type="dxa"/>
            <w:tcBorders>
              <w:top w:val="single" w:sz="4" w:space="0" w:color="auto"/>
              <w:left w:val="single" w:sz="4" w:space="0" w:color="auto"/>
              <w:right w:val="single" w:sz="4" w:space="0" w:color="auto"/>
            </w:tcBorders>
            <w:vAlign w:val="center"/>
          </w:tcPr>
          <w:p w14:paraId="18E1E2E6" w14:textId="77777777" w:rsidR="00FC040B" w:rsidRDefault="00FC040B" w:rsidP="005A4037">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2CCA524B" w14:textId="77777777" w:rsidR="00FC040B" w:rsidRDefault="00FC040B" w:rsidP="005A4037">
            <w:pPr>
              <w:pStyle w:val="TAC"/>
              <w:rPr>
                <w:lang w:val="en-US" w:eastAsia="zh-CN"/>
              </w:rPr>
            </w:pPr>
            <w:r>
              <w:rPr>
                <w:lang w:val="en-US" w:eastAsia="zh-CN"/>
              </w:rPr>
              <w:t>N/A</w:t>
            </w:r>
          </w:p>
        </w:tc>
      </w:tr>
      <w:tr w:rsidR="00FC040B" w14:paraId="3C475ED0" w14:textId="77777777" w:rsidTr="005A403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D42DECE" w14:textId="77777777" w:rsidR="00FC040B" w:rsidRDefault="00FC040B" w:rsidP="005A403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6A48A5" w14:textId="77777777" w:rsidR="00FC040B" w:rsidRDefault="00FC040B" w:rsidP="005A4037">
            <w:pPr>
              <w:pStyle w:val="TAC"/>
              <w:rPr>
                <w:rFonts w:eastAsia="宋体"/>
                <w:lang w:val="en-US" w:eastAsia="zh-CN"/>
              </w:rPr>
            </w:pPr>
            <w:r>
              <w:rPr>
                <w:lang w:eastAsia="ja-JP"/>
              </w:rPr>
              <w:t>n</w:t>
            </w:r>
            <w:r w:rsidRPr="00EF5447">
              <w:rPr>
                <w:lang w:eastAsia="ja-JP"/>
              </w:rPr>
              <w:t>66</w:t>
            </w:r>
          </w:p>
        </w:tc>
        <w:tc>
          <w:tcPr>
            <w:tcW w:w="960" w:type="dxa"/>
            <w:tcBorders>
              <w:top w:val="single" w:sz="4" w:space="0" w:color="auto"/>
              <w:left w:val="single" w:sz="4" w:space="0" w:color="auto"/>
              <w:bottom w:val="single" w:sz="4" w:space="0" w:color="auto"/>
              <w:right w:val="single" w:sz="4" w:space="0" w:color="auto"/>
            </w:tcBorders>
          </w:tcPr>
          <w:p w14:paraId="0D71CA8B" w14:textId="77777777" w:rsidR="00FC040B" w:rsidRDefault="00FC040B" w:rsidP="005A4037">
            <w:pPr>
              <w:pStyle w:val="TAC"/>
              <w:rPr>
                <w:rFonts w:eastAsia="宋体"/>
                <w:lang w:val="en-US" w:eastAsia="zh-CN"/>
              </w:rPr>
            </w:pPr>
            <w:r>
              <w:t>1765</w:t>
            </w:r>
          </w:p>
        </w:tc>
        <w:tc>
          <w:tcPr>
            <w:tcW w:w="964" w:type="dxa"/>
            <w:tcBorders>
              <w:top w:val="single" w:sz="4" w:space="0" w:color="auto"/>
              <w:left w:val="single" w:sz="4" w:space="0" w:color="auto"/>
              <w:bottom w:val="single" w:sz="4" w:space="0" w:color="auto"/>
              <w:right w:val="single" w:sz="4" w:space="0" w:color="auto"/>
            </w:tcBorders>
          </w:tcPr>
          <w:p w14:paraId="6173FFD9" w14:textId="77777777" w:rsidR="00FC040B" w:rsidRDefault="00FC040B" w:rsidP="005A4037">
            <w:pPr>
              <w:pStyle w:val="TAC"/>
              <w:rPr>
                <w:rFonts w:eastAsia="宋体"/>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3A2B215E" w14:textId="77777777" w:rsidR="00FC040B" w:rsidRDefault="00FC040B" w:rsidP="005A4037">
            <w:pPr>
              <w:pStyle w:val="TAC"/>
              <w:rPr>
                <w:rFonts w:eastAsia="宋体"/>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23ABDE74" w14:textId="77777777" w:rsidR="00FC040B" w:rsidRDefault="00FC040B" w:rsidP="005A4037">
            <w:pPr>
              <w:pStyle w:val="TAC"/>
              <w:rPr>
                <w:rFonts w:eastAsia="宋体"/>
                <w:lang w:val="en-US" w:eastAsia="zh-CN"/>
              </w:rPr>
            </w:pPr>
            <w:r>
              <w:t>2165</w:t>
            </w:r>
          </w:p>
        </w:tc>
        <w:tc>
          <w:tcPr>
            <w:tcW w:w="977" w:type="dxa"/>
            <w:tcBorders>
              <w:top w:val="single" w:sz="4" w:space="0" w:color="auto"/>
              <w:left w:val="single" w:sz="4" w:space="0" w:color="auto"/>
              <w:bottom w:val="single" w:sz="4" w:space="0" w:color="auto"/>
              <w:right w:val="single" w:sz="4" w:space="0" w:color="auto"/>
            </w:tcBorders>
          </w:tcPr>
          <w:p w14:paraId="1381D0AD" w14:textId="77777777" w:rsidR="00FC040B" w:rsidRDefault="00FC040B" w:rsidP="005A4037">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762F29BA" w14:textId="77777777" w:rsidR="00FC040B" w:rsidRDefault="00FC040B" w:rsidP="005A403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0A60BD35" w14:textId="77777777" w:rsidR="00FC040B" w:rsidRDefault="00FC040B" w:rsidP="005A4037">
            <w:pPr>
              <w:pStyle w:val="TAC"/>
              <w:rPr>
                <w:rFonts w:eastAsia="宋体"/>
                <w:vertAlign w:val="superscript"/>
                <w:lang w:val="en-US" w:eastAsia="zh-CN"/>
              </w:rPr>
            </w:pPr>
            <w:r w:rsidRPr="00EF5447">
              <w:t>N/A</w:t>
            </w:r>
          </w:p>
        </w:tc>
      </w:tr>
      <w:tr w:rsidR="00FC040B" w14:paraId="2A6EF2C5" w14:textId="77777777" w:rsidTr="005A4037">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190D331F" w14:textId="77777777" w:rsidR="00FC040B" w:rsidRPr="00EF5447" w:rsidRDefault="00FC040B" w:rsidP="005A4037">
            <w:pPr>
              <w:pStyle w:val="TAC"/>
              <w:jc w:val="left"/>
            </w:pPr>
            <w:r>
              <w:rPr>
                <w:lang w:eastAsia="ko-KR"/>
              </w:rPr>
              <w:t>NOTE 4:</w:t>
            </w:r>
            <w:r>
              <w:rPr>
                <w:lang w:eastAsia="ko-KR"/>
              </w:rPr>
              <w:tab/>
              <w:t>This band is subject to IMD3 also which MSD is not specified.</w:t>
            </w:r>
          </w:p>
        </w:tc>
      </w:tr>
    </w:tbl>
    <w:p w14:paraId="4133D57B" w14:textId="77777777" w:rsidR="008E4F23" w:rsidRPr="00FC040B" w:rsidRDefault="008E4F23" w:rsidP="00AC4AB0">
      <w:pPr>
        <w:rPr>
          <w:b/>
          <w:color w:val="0070C0"/>
          <w:sz w:val="32"/>
          <w:szCs w:val="32"/>
        </w:rPr>
      </w:pPr>
    </w:p>
    <w:p w14:paraId="27CE4E2D" w14:textId="77777777" w:rsidR="008E4F23" w:rsidRDefault="008E4F23" w:rsidP="00AC4AB0">
      <w:pPr>
        <w:rPr>
          <w:b/>
          <w:color w:val="0070C0"/>
          <w:sz w:val="32"/>
          <w:szCs w:val="32"/>
        </w:rPr>
      </w:pPr>
    </w:p>
    <w:p w14:paraId="4F48336A" w14:textId="6F381575" w:rsidR="00E05272" w:rsidRDefault="00E05272" w:rsidP="00E05272">
      <w:pPr>
        <w:pStyle w:val="21"/>
      </w:pPr>
      <w:bookmarkStart w:id="676" w:name="_Toc136288588"/>
      <w:r>
        <w:rPr>
          <w:rFonts w:hint="eastAsia"/>
        </w:rPr>
        <w:t>5.</w:t>
      </w:r>
      <w:r>
        <w:t>65</w:t>
      </w:r>
      <w:r w:rsidRPr="000469EC">
        <w:tab/>
      </w:r>
      <w:r>
        <w:rPr>
          <w:rFonts w:hint="eastAsia"/>
        </w:rPr>
        <w:t>CA_n</w:t>
      </w:r>
      <w:r>
        <w:t>2</w:t>
      </w:r>
      <w:r>
        <w:rPr>
          <w:rFonts w:hint="eastAsia"/>
        </w:rPr>
        <w:t>-n5</w:t>
      </w:r>
      <w:r>
        <w:t>-n41</w:t>
      </w:r>
      <w:bookmarkEnd w:id="676"/>
    </w:p>
    <w:p w14:paraId="1FE94EE3" w14:textId="3AE6A54A" w:rsidR="00E05272" w:rsidRPr="00A20126" w:rsidRDefault="00E05272" w:rsidP="00E05272">
      <w:pPr>
        <w:pStyle w:val="31"/>
      </w:pPr>
      <w:bookmarkStart w:id="677" w:name="_Toc136288589"/>
      <w:r>
        <w:t>5.65.1</w:t>
      </w:r>
      <w:r>
        <w:tab/>
        <w:t>Common for 1 band UL and 2 bands UL CA</w:t>
      </w:r>
      <w:bookmarkEnd w:id="677"/>
    </w:p>
    <w:p w14:paraId="54842B16" w14:textId="5DACE0C2" w:rsidR="00E05272" w:rsidRPr="00E05272" w:rsidRDefault="00E05272" w:rsidP="00E05272">
      <w:pPr>
        <w:pStyle w:val="41"/>
      </w:pPr>
      <w:bookmarkStart w:id="678" w:name="_Toc136288590"/>
      <w:r>
        <w:rPr>
          <w:rFonts w:hint="eastAsia"/>
        </w:rPr>
        <w:t>5.</w:t>
      </w:r>
      <w:r>
        <w:t>65</w:t>
      </w:r>
      <w:r w:rsidRPr="00E05272">
        <w:rPr>
          <w:rFonts w:hint="eastAsia"/>
        </w:rPr>
        <w:t>.1</w:t>
      </w:r>
      <w:r w:rsidRPr="00E05272">
        <w:t>.1</w:t>
      </w:r>
      <w:r w:rsidRPr="00E05272">
        <w:tab/>
        <w:t xml:space="preserve">Operating bands for </w:t>
      </w:r>
      <w:r w:rsidRPr="00E05272">
        <w:rPr>
          <w:rFonts w:hint="eastAsia"/>
        </w:rPr>
        <w:t>CA</w:t>
      </w:r>
      <w:bookmarkEnd w:id="678"/>
    </w:p>
    <w:p w14:paraId="6D75D5EA" w14:textId="0DF87DFB" w:rsidR="00E05272" w:rsidRPr="000469EC" w:rsidRDefault="00E05272" w:rsidP="00E05272">
      <w:pPr>
        <w:pStyle w:val="TH"/>
        <w:rPr>
          <w:rFonts w:cs="Arial"/>
        </w:rPr>
      </w:pPr>
      <w:r>
        <w:rPr>
          <w:rFonts w:cs="Arial"/>
        </w:rPr>
        <w:t>Table 5.65.1.1-1</w:t>
      </w:r>
      <w:r w:rsidRPr="000469EC">
        <w:rPr>
          <w:rFonts w:cs="Arial"/>
        </w:rPr>
        <w:t>: Inter-band CA operating bands involving FR1 (three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E05272" w14:paraId="1332F6C9" w14:textId="77777777" w:rsidTr="005A4037">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5C9C5390" w14:textId="77777777" w:rsidR="00E05272" w:rsidRDefault="00E05272" w:rsidP="005A4037">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743EA855" w14:textId="77777777" w:rsidR="00E05272" w:rsidRDefault="00E05272" w:rsidP="005A4037">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22CCA9BC" w14:textId="77777777" w:rsidR="00E05272" w:rsidRDefault="00E05272" w:rsidP="005A4037">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209857A8" w14:textId="77777777" w:rsidR="00E05272" w:rsidRDefault="00E05272" w:rsidP="005A4037">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0F679104" w14:textId="77777777" w:rsidR="00E05272" w:rsidRDefault="00E05272" w:rsidP="005A4037">
            <w:pPr>
              <w:keepNext/>
              <w:keepLines/>
              <w:spacing w:after="0"/>
              <w:jc w:val="center"/>
              <w:rPr>
                <w:rFonts w:ascii="Arial" w:hAnsi="Arial"/>
                <w:b/>
                <w:color w:val="000000"/>
                <w:sz w:val="18"/>
              </w:rPr>
            </w:pPr>
            <w:r>
              <w:rPr>
                <w:rFonts w:ascii="Arial" w:hAnsi="Arial"/>
                <w:b/>
                <w:color w:val="000000"/>
                <w:sz w:val="18"/>
              </w:rPr>
              <w:t>Duplex Mode</w:t>
            </w:r>
          </w:p>
        </w:tc>
      </w:tr>
      <w:tr w:rsidR="00E05272" w14:paraId="461D4A00" w14:textId="77777777" w:rsidTr="005A4037">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323691" w14:textId="77777777" w:rsidR="00E05272" w:rsidRDefault="00E05272" w:rsidP="005A4037">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641F56" w14:textId="77777777" w:rsidR="00E05272" w:rsidRDefault="00E05272" w:rsidP="005A4037">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2612E4BC" w14:textId="77777777" w:rsidR="00E05272" w:rsidRDefault="00E05272" w:rsidP="005A4037">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DDDC681" w14:textId="77777777" w:rsidR="00E05272" w:rsidRDefault="00E05272" w:rsidP="005A4037">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152446" w14:textId="77777777" w:rsidR="00E05272" w:rsidRDefault="00E05272" w:rsidP="005A4037">
            <w:pPr>
              <w:spacing w:after="0"/>
              <w:rPr>
                <w:rFonts w:ascii="Arial" w:hAnsi="Arial"/>
                <w:b/>
                <w:color w:val="000000"/>
                <w:sz w:val="18"/>
              </w:rPr>
            </w:pPr>
          </w:p>
        </w:tc>
      </w:tr>
      <w:tr w:rsidR="00E05272" w14:paraId="645BBAC3" w14:textId="77777777" w:rsidTr="005A4037">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ACC128" w14:textId="77777777" w:rsidR="00E05272" w:rsidRDefault="00E05272" w:rsidP="005A4037">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7B1D3C" w14:textId="77777777" w:rsidR="00E05272" w:rsidRDefault="00E05272" w:rsidP="005A4037">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201D4A76" w14:textId="77777777" w:rsidR="00E05272" w:rsidRDefault="00E05272" w:rsidP="005A4037">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1EBE452B" w14:textId="77777777" w:rsidR="00E05272" w:rsidRDefault="00E05272" w:rsidP="005A4037">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705439" w14:textId="77777777" w:rsidR="00E05272" w:rsidRDefault="00E05272" w:rsidP="005A4037">
            <w:pPr>
              <w:spacing w:after="0"/>
              <w:rPr>
                <w:rFonts w:ascii="Arial" w:hAnsi="Arial"/>
                <w:b/>
                <w:color w:val="000000"/>
                <w:sz w:val="18"/>
              </w:rPr>
            </w:pPr>
          </w:p>
        </w:tc>
      </w:tr>
      <w:tr w:rsidR="00E05272" w14:paraId="5BA52181" w14:textId="77777777" w:rsidTr="005A4037">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2E18C38D" w14:textId="77777777" w:rsidR="00E05272" w:rsidRPr="00050EB8" w:rsidRDefault="00E05272" w:rsidP="005A4037">
            <w:pPr>
              <w:keepNext/>
              <w:keepLines/>
              <w:spacing w:after="0"/>
              <w:jc w:val="center"/>
              <w:rPr>
                <w:rFonts w:ascii="Arial" w:hAnsi="Arial"/>
                <w:color w:val="000000"/>
                <w:sz w:val="18"/>
                <w:lang w:eastAsia="zh-CN"/>
              </w:rPr>
            </w:pPr>
            <w:r w:rsidRPr="00B2163C">
              <w:rPr>
                <w:rFonts w:ascii="Arial" w:hAnsi="Arial"/>
                <w:color w:val="000000"/>
                <w:sz w:val="18"/>
              </w:rPr>
              <w:t>CA_n2-</w:t>
            </w:r>
            <w:r>
              <w:rPr>
                <w:rFonts w:ascii="Arial" w:hAnsi="Arial"/>
                <w:color w:val="000000"/>
                <w:sz w:val="18"/>
              </w:rPr>
              <w:t>n5</w:t>
            </w:r>
            <w:r w:rsidRPr="00B2163C">
              <w:rPr>
                <w:rFonts w:ascii="Arial" w:hAnsi="Arial"/>
                <w:color w:val="000000"/>
                <w:sz w:val="18"/>
              </w:rPr>
              <w:t>-</w:t>
            </w:r>
            <w:r>
              <w:rPr>
                <w:rFonts w:ascii="Arial" w:hAnsi="Arial"/>
                <w:color w:val="000000"/>
                <w:sz w:val="18"/>
              </w:rPr>
              <w:t>n41</w:t>
            </w:r>
          </w:p>
        </w:tc>
        <w:tc>
          <w:tcPr>
            <w:tcW w:w="1067" w:type="dxa"/>
            <w:tcBorders>
              <w:top w:val="single" w:sz="4" w:space="0" w:color="auto"/>
              <w:left w:val="single" w:sz="4" w:space="0" w:color="auto"/>
              <w:bottom w:val="single" w:sz="4" w:space="0" w:color="auto"/>
              <w:right w:val="single" w:sz="4" w:space="0" w:color="auto"/>
            </w:tcBorders>
            <w:vAlign w:val="center"/>
            <w:hideMark/>
          </w:tcPr>
          <w:p w14:paraId="0712C39B" w14:textId="77777777" w:rsidR="00E05272" w:rsidRPr="00050EB8" w:rsidRDefault="00E05272" w:rsidP="005A4037">
            <w:pPr>
              <w:keepNext/>
              <w:keepLines/>
              <w:spacing w:after="0"/>
              <w:jc w:val="center"/>
              <w:rPr>
                <w:rFonts w:ascii="Arial" w:hAnsi="Arial"/>
                <w:color w:val="000000"/>
                <w:sz w:val="18"/>
              </w:rPr>
            </w:pPr>
            <w:r>
              <w:rPr>
                <w:rFonts w:ascii="Arial" w:hAnsi="Arial"/>
                <w:color w:val="000000"/>
                <w:sz w:val="18"/>
              </w:rPr>
              <w:t>n2</w:t>
            </w:r>
          </w:p>
        </w:tc>
        <w:tc>
          <w:tcPr>
            <w:tcW w:w="1212" w:type="dxa"/>
            <w:tcBorders>
              <w:top w:val="single" w:sz="4" w:space="0" w:color="auto"/>
              <w:left w:val="single" w:sz="4" w:space="0" w:color="auto"/>
              <w:bottom w:val="single" w:sz="4" w:space="0" w:color="auto"/>
              <w:right w:val="single" w:sz="4" w:space="0" w:color="auto"/>
            </w:tcBorders>
            <w:hideMark/>
          </w:tcPr>
          <w:p w14:paraId="75E6BA71" w14:textId="77777777" w:rsidR="00E05272" w:rsidRPr="00050EB8" w:rsidRDefault="00E05272" w:rsidP="005A4037">
            <w:pPr>
              <w:keepNext/>
              <w:keepLines/>
              <w:spacing w:after="0"/>
              <w:jc w:val="right"/>
              <w:rPr>
                <w:rFonts w:ascii="Arial" w:hAnsi="Arial" w:cs="Arial"/>
                <w:color w:val="000000"/>
                <w:sz w:val="18"/>
                <w:lang w:eastAsia="zh-CN"/>
              </w:rPr>
            </w:pPr>
            <w:r>
              <w:rPr>
                <w:rFonts w:ascii="Arial" w:hAnsi="Arial" w:cs="Arial"/>
                <w:sz w:val="18"/>
                <w:lang w:val="en-US" w:eastAsia="zh-CN"/>
              </w:rPr>
              <w:t>1850 MHz</w:t>
            </w:r>
          </w:p>
        </w:tc>
        <w:tc>
          <w:tcPr>
            <w:tcW w:w="317" w:type="dxa"/>
            <w:tcBorders>
              <w:top w:val="single" w:sz="4" w:space="0" w:color="auto"/>
              <w:left w:val="single" w:sz="4" w:space="0" w:color="auto"/>
              <w:bottom w:val="single" w:sz="4" w:space="0" w:color="auto"/>
              <w:right w:val="single" w:sz="4" w:space="0" w:color="auto"/>
            </w:tcBorders>
            <w:hideMark/>
          </w:tcPr>
          <w:p w14:paraId="2F8B768A" w14:textId="77777777" w:rsidR="00E05272" w:rsidRDefault="00E05272" w:rsidP="005A4037">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144F5EC8" w14:textId="77777777" w:rsidR="00E05272" w:rsidRPr="00050EB8" w:rsidRDefault="00E05272" w:rsidP="005A4037">
            <w:pPr>
              <w:keepNext/>
              <w:keepLines/>
              <w:spacing w:after="0"/>
              <w:rPr>
                <w:rFonts w:ascii="Arial" w:hAnsi="Arial" w:cs="Arial"/>
                <w:color w:val="000000"/>
                <w:sz w:val="18"/>
                <w:lang w:eastAsia="zh-CN"/>
              </w:rPr>
            </w:pPr>
            <w:r>
              <w:rPr>
                <w:rFonts w:ascii="Arial" w:hAnsi="Arial" w:cs="Arial"/>
                <w:sz w:val="18"/>
                <w:lang w:val="en-US" w:eastAsia="zh-CN"/>
              </w:rPr>
              <w:t>1910 MHz</w:t>
            </w:r>
          </w:p>
        </w:tc>
        <w:tc>
          <w:tcPr>
            <w:tcW w:w="1210" w:type="dxa"/>
            <w:tcBorders>
              <w:top w:val="single" w:sz="4" w:space="0" w:color="auto"/>
              <w:left w:val="single" w:sz="4" w:space="0" w:color="auto"/>
              <w:bottom w:val="single" w:sz="4" w:space="0" w:color="auto"/>
              <w:right w:val="single" w:sz="4" w:space="0" w:color="auto"/>
            </w:tcBorders>
            <w:hideMark/>
          </w:tcPr>
          <w:p w14:paraId="43F3DF8B" w14:textId="77777777" w:rsidR="00E05272" w:rsidRPr="00050EB8" w:rsidRDefault="00E05272" w:rsidP="005A4037">
            <w:pPr>
              <w:keepNext/>
              <w:keepLines/>
              <w:spacing w:after="0"/>
              <w:jc w:val="right"/>
              <w:rPr>
                <w:rFonts w:ascii="Arial" w:hAnsi="Arial" w:cs="Arial"/>
                <w:color w:val="000000"/>
                <w:sz w:val="18"/>
                <w:lang w:eastAsia="zh-CN"/>
              </w:rPr>
            </w:pPr>
            <w:r>
              <w:rPr>
                <w:rFonts w:ascii="Arial" w:hAnsi="Arial" w:cs="Arial"/>
                <w:sz w:val="18"/>
                <w:lang w:val="en-US" w:eastAsia="zh-CN"/>
              </w:rPr>
              <w:t>1930 MHz</w:t>
            </w:r>
          </w:p>
        </w:tc>
        <w:tc>
          <w:tcPr>
            <w:tcW w:w="317" w:type="dxa"/>
            <w:tcBorders>
              <w:top w:val="single" w:sz="4" w:space="0" w:color="auto"/>
              <w:left w:val="single" w:sz="4" w:space="0" w:color="auto"/>
              <w:bottom w:val="single" w:sz="4" w:space="0" w:color="auto"/>
              <w:right w:val="single" w:sz="4" w:space="0" w:color="auto"/>
            </w:tcBorders>
            <w:hideMark/>
          </w:tcPr>
          <w:p w14:paraId="7DD3BCDF" w14:textId="77777777" w:rsidR="00E05272" w:rsidRDefault="00E05272" w:rsidP="005A4037">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3F01AE00" w14:textId="77777777" w:rsidR="00E05272" w:rsidRPr="00050EB8" w:rsidRDefault="00E05272" w:rsidP="005A4037">
            <w:pPr>
              <w:keepNext/>
              <w:keepLines/>
              <w:spacing w:after="0"/>
              <w:rPr>
                <w:rFonts w:ascii="Arial" w:hAnsi="Arial" w:cs="Arial"/>
                <w:color w:val="000000"/>
                <w:sz w:val="18"/>
                <w:lang w:eastAsia="zh-CN"/>
              </w:rPr>
            </w:pPr>
            <w:r>
              <w:rPr>
                <w:rFonts w:ascii="Arial" w:hAnsi="Arial" w:cs="Arial"/>
                <w:sz w:val="18"/>
                <w:lang w:val="en-US" w:eastAsia="zh-CN"/>
              </w:rPr>
              <w:t>1990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3E7CFA8F" w14:textId="77777777" w:rsidR="00E05272" w:rsidRPr="00050EB8" w:rsidRDefault="00E05272" w:rsidP="005A4037">
            <w:pPr>
              <w:keepNext/>
              <w:keepLines/>
              <w:spacing w:after="0"/>
              <w:jc w:val="center"/>
              <w:rPr>
                <w:rFonts w:ascii="Arial" w:hAnsi="Arial"/>
                <w:color w:val="000000"/>
                <w:sz w:val="18"/>
                <w:lang w:eastAsia="zh-CN"/>
              </w:rPr>
            </w:pPr>
            <w:r>
              <w:rPr>
                <w:rFonts w:ascii="Arial" w:hAnsi="Arial" w:cs="Arial"/>
                <w:sz w:val="18"/>
                <w:lang w:eastAsia="ja-JP"/>
              </w:rPr>
              <w:t>FDD</w:t>
            </w:r>
          </w:p>
        </w:tc>
      </w:tr>
      <w:tr w:rsidR="00E05272" w14:paraId="266E6C53" w14:textId="77777777" w:rsidTr="005A4037">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033EBB" w14:textId="77777777" w:rsidR="00E05272" w:rsidRPr="00050EB8" w:rsidRDefault="00E05272" w:rsidP="005A4037">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3C8A8937" w14:textId="77777777" w:rsidR="00E05272" w:rsidRPr="00050EB8" w:rsidRDefault="00E05272" w:rsidP="005A4037">
            <w:pPr>
              <w:keepNext/>
              <w:keepLines/>
              <w:spacing w:after="0"/>
              <w:jc w:val="center"/>
              <w:rPr>
                <w:rFonts w:ascii="Arial" w:hAnsi="Arial"/>
                <w:color w:val="000000"/>
                <w:sz w:val="18"/>
              </w:rPr>
            </w:pPr>
            <w:r>
              <w:rPr>
                <w:rFonts w:ascii="Arial" w:eastAsia="宋体" w:hAnsi="Arial"/>
                <w:color w:val="000000"/>
                <w:sz w:val="18"/>
                <w:lang w:eastAsia="zh-CN"/>
              </w:rPr>
              <w:t>n5</w:t>
            </w:r>
          </w:p>
        </w:tc>
        <w:tc>
          <w:tcPr>
            <w:tcW w:w="1212" w:type="dxa"/>
            <w:tcBorders>
              <w:top w:val="single" w:sz="4" w:space="0" w:color="auto"/>
              <w:left w:val="single" w:sz="4" w:space="0" w:color="auto"/>
              <w:bottom w:val="single" w:sz="4" w:space="0" w:color="auto"/>
              <w:right w:val="single" w:sz="4" w:space="0" w:color="auto"/>
            </w:tcBorders>
            <w:vAlign w:val="center"/>
          </w:tcPr>
          <w:p w14:paraId="29BED16F" w14:textId="77777777" w:rsidR="00E05272" w:rsidRPr="00050EB8" w:rsidRDefault="00E05272" w:rsidP="005A4037">
            <w:pPr>
              <w:keepNext/>
              <w:keepLines/>
              <w:spacing w:after="0"/>
              <w:jc w:val="right"/>
              <w:rPr>
                <w:rFonts w:ascii="Arial" w:hAnsi="Arial" w:cs="Arial"/>
                <w:color w:val="000000"/>
                <w:sz w:val="18"/>
                <w:lang w:eastAsia="zh-CN"/>
              </w:rPr>
            </w:pPr>
            <w:r>
              <w:rPr>
                <w:rFonts w:ascii="Arial" w:eastAsia="宋体" w:hAnsi="Arial" w:cs="Arial"/>
                <w:sz w:val="18"/>
                <w:lang w:eastAsia="zh-CN"/>
              </w:rPr>
              <w:t xml:space="preserve">824 </w:t>
            </w:r>
            <w:r w:rsidRPr="004B5957">
              <w:rPr>
                <w:rFonts w:ascii="Arial" w:eastAsia="宋体" w:hAnsi="Arial" w:cs="Arial"/>
                <w:sz w:val="18"/>
                <w:lang w:eastAsia="zh-CN"/>
              </w:rPr>
              <w:t>MHz</w:t>
            </w:r>
          </w:p>
        </w:tc>
        <w:tc>
          <w:tcPr>
            <w:tcW w:w="317" w:type="dxa"/>
            <w:tcBorders>
              <w:top w:val="single" w:sz="4" w:space="0" w:color="auto"/>
              <w:left w:val="single" w:sz="4" w:space="0" w:color="auto"/>
              <w:bottom w:val="single" w:sz="4" w:space="0" w:color="auto"/>
              <w:right w:val="single" w:sz="4" w:space="0" w:color="auto"/>
            </w:tcBorders>
            <w:vAlign w:val="center"/>
          </w:tcPr>
          <w:p w14:paraId="1875499F" w14:textId="77777777" w:rsidR="00E05272" w:rsidRDefault="00E05272" w:rsidP="005A4037">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66961860" w14:textId="77777777" w:rsidR="00E05272" w:rsidRPr="00050EB8" w:rsidRDefault="00E05272" w:rsidP="005A4037">
            <w:pPr>
              <w:keepNext/>
              <w:keepLines/>
              <w:spacing w:after="0"/>
              <w:rPr>
                <w:rFonts w:ascii="Arial" w:hAnsi="Arial" w:cs="Arial"/>
                <w:color w:val="000000"/>
                <w:sz w:val="18"/>
                <w:lang w:eastAsia="zh-CN"/>
              </w:rPr>
            </w:pPr>
            <w:r>
              <w:rPr>
                <w:rFonts w:ascii="Arial" w:eastAsia="宋体" w:hAnsi="Arial" w:cs="Arial"/>
                <w:sz w:val="18"/>
                <w:lang w:eastAsia="zh-CN"/>
              </w:rPr>
              <w:t xml:space="preserve">849 </w:t>
            </w:r>
            <w:r w:rsidRPr="004B5957">
              <w:rPr>
                <w:rFonts w:ascii="Arial" w:eastAsia="宋体" w:hAnsi="Arial" w:cs="Arial"/>
                <w:sz w:val="18"/>
                <w:lang w:eastAsia="zh-CN"/>
              </w:rPr>
              <w:t>MHz</w:t>
            </w:r>
          </w:p>
        </w:tc>
        <w:tc>
          <w:tcPr>
            <w:tcW w:w="1210" w:type="dxa"/>
            <w:tcBorders>
              <w:top w:val="single" w:sz="4" w:space="0" w:color="auto"/>
              <w:left w:val="single" w:sz="4" w:space="0" w:color="auto"/>
              <w:bottom w:val="single" w:sz="4" w:space="0" w:color="auto"/>
              <w:right w:val="single" w:sz="4" w:space="0" w:color="auto"/>
            </w:tcBorders>
            <w:vAlign w:val="center"/>
          </w:tcPr>
          <w:p w14:paraId="2731FCE2" w14:textId="77777777" w:rsidR="00E05272" w:rsidRPr="00050EB8" w:rsidRDefault="00E05272" w:rsidP="005A4037">
            <w:pPr>
              <w:keepNext/>
              <w:keepLines/>
              <w:spacing w:after="0"/>
              <w:jc w:val="right"/>
              <w:rPr>
                <w:rFonts w:ascii="Arial" w:hAnsi="Arial" w:cs="Arial"/>
                <w:color w:val="000000"/>
                <w:sz w:val="18"/>
                <w:lang w:eastAsia="zh-CN"/>
              </w:rPr>
            </w:pPr>
            <w:r>
              <w:rPr>
                <w:rFonts w:ascii="Arial" w:eastAsia="宋体" w:hAnsi="Arial" w:cs="Arial"/>
                <w:sz w:val="18"/>
                <w:lang w:eastAsia="zh-CN"/>
              </w:rPr>
              <w:t xml:space="preserve">869 </w:t>
            </w:r>
            <w:r w:rsidRPr="004B5957">
              <w:rPr>
                <w:rFonts w:ascii="Arial" w:eastAsia="宋体" w:hAnsi="Arial" w:cs="Arial"/>
                <w:sz w:val="18"/>
                <w:lang w:eastAsia="zh-CN"/>
              </w:rPr>
              <w:t>MHz</w:t>
            </w:r>
          </w:p>
        </w:tc>
        <w:tc>
          <w:tcPr>
            <w:tcW w:w="317" w:type="dxa"/>
            <w:tcBorders>
              <w:top w:val="single" w:sz="4" w:space="0" w:color="auto"/>
              <w:left w:val="single" w:sz="4" w:space="0" w:color="auto"/>
              <w:bottom w:val="single" w:sz="4" w:space="0" w:color="auto"/>
              <w:right w:val="single" w:sz="4" w:space="0" w:color="auto"/>
            </w:tcBorders>
            <w:vAlign w:val="center"/>
          </w:tcPr>
          <w:p w14:paraId="43BF340E" w14:textId="77777777" w:rsidR="00E05272" w:rsidRDefault="00E05272" w:rsidP="005A4037">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193CE1A4" w14:textId="77777777" w:rsidR="00E05272" w:rsidRPr="00050EB8" w:rsidRDefault="00E05272" w:rsidP="005A4037">
            <w:pPr>
              <w:keepNext/>
              <w:keepLines/>
              <w:spacing w:after="0"/>
              <w:rPr>
                <w:rFonts w:ascii="Arial" w:hAnsi="Arial" w:cs="Arial"/>
                <w:color w:val="000000"/>
                <w:sz w:val="18"/>
                <w:lang w:eastAsia="zh-CN"/>
              </w:rPr>
            </w:pPr>
            <w:r>
              <w:rPr>
                <w:rFonts w:ascii="Arial" w:eastAsia="宋体" w:hAnsi="Arial" w:cs="Arial"/>
                <w:sz w:val="18"/>
                <w:lang w:eastAsia="zh-CN"/>
              </w:rPr>
              <w:t xml:space="preserve">894 </w:t>
            </w:r>
            <w:r w:rsidRPr="004B5957">
              <w:rPr>
                <w:rFonts w:ascii="Arial" w:eastAsia="宋体" w:hAnsi="Arial" w:cs="Arial"/>
                <w:sz w:val="18"/>
                <w:lang w:eastAsia="zh-CN"/>
              </w:rPr>
              <w:t>MHz</w:t>
            </w:r>
          </w:p>
        </w:tc>
        <w:tc>
          <w:tcPr>
            <w:tcW w:w="850" w:type="dxa"/>
            <w:tcBorders>
              <w:top w:val="single" w:sz="4" w:space="0" w:color="auto"/>
              <w:left w:val="single" w:sz="4" w:space="0" w:color="auto"/>
              <w:bottom w:val="single" w:sz="4" w:space="0" w:color="auto"/>
              <w:right w:val="single" w:sz="4" w:space="0" w:color="auto"/>
            </w:tcBorders>
            <w:vAlign w:val="center"/>
          </w:tcPr>
          <w:p w14:paraId="4FA92146" w14:textId="77777777" w:rsidR="00E05272" w:rsidRPr="00050EB8" w:rsidRDefault="00E05272" w:rsidP="005A4037">
            <w:pPr>
              <w:keepNext/>
              <w:keepLines/>
              <w:spacing w:after="0"/>
              <w:jc w:val="center"/>
              <w:rPr>
                <w:rFonts w:ascii="Arial" w:hAnsi="Arial"/>
                <w:color w:val="000000"/>
                <w:sz w:val="18"/>
                <w:lang w:eastAsia="zh-CN"/>
              </w:rPr>
            </w:pPr>
            <w:r>
              <w:rPr>
                <w:rFonts w:ascii="Arial" w:hAnsi="Arial" w:cs="Arial"/>
                <w:sz w:val="18"/>
                <w:lang w:eastAsia="ja-JP"/>
              </w:rPr>
              <w:t>FDD</w:t>
            </w:r>
          </w:p>
        </w:tc>
      </w:tr>
      <w:tr w:rsidR="00E05272" w14:paraId="6E72EF0D" w14:textId="77777777" w:rsidTr="005A4037">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3E6339" w14:textId="77777777" w:rsidR="00E05272" w:rsidRPr="00050EB8" w:rsidRDefault="00E05272" w:rsidP="005A4037">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5716EF3" w14:textId="77777777" w:rsidR="00E05272" w:rsidRPr="00050EB8" w:rsidRDefault="00E05272" w:rsidP="005A4037">
            <w:pPr>
              <w:keepNext/>
              <w:keepLines/>
              <w:spacing w:after="0"/>
              <w:jc w:val="center"/>
              <w:rPr>
                <w:rFonts w:ascii="Arial" w:hAnsi="Arial"/>
                <w:color w:val="000000"/>
                <w:sz w:val="18"/>
                <w:lang w:eastAsia="zh-CN"/>
              </w:rPr>
            </w:pPr>
            <w:r>
              <w:rPr>
                <w:rFonts w:ascii="Arial" w:eastAsia="宋体" w:hAnsi="Arial"/>
                <w:color w:val="000000"/>
                <w:sz w:val="18"/>
                <w:lang w:eastAsia="zh-CN"/>
              </w:rPr>
              <w:t>n41</w:t>
            </w:r>
          </w:p>
        </w:tc>
        <w:tc>
          <w:tcPr>
            <w:tcW w:w="1212" w:type="dxa"/>
            <w:tcBorders>
              <w:top w:val="single" w:sz="4" w:space="0" w:color="auto"/>
              <w:left w:val="single" w:sz="4" w:space="0" w:color="auto"/>
              <w:bottom w:val="single" w:sz="4" w:space="0" w:color="auto"/>
              <w:right w:val="single" w:sz="4" w:space="0" w:color="auto"/>
            </w:tcBorders>
            <w:vAlign w:val="center"/>
          </w:tcPr>
          <w:p w14:paraId="1BBA5A30" w14:textId="77777777" w:rsidR="00E05272" w:rsidRPr="00050EB8" w:rsidRDefault="00E05272" w:rsidP="005A4037">
            <w:pPr>
              <w:keepNext/>
              <w:keepLines/>
              <w:spacing w:after="0"/>
              <w:jc w:val="right"/>
              <w:rPr>
                <w:rFonts w:ascii="Arial" w:hAnsi="Arial" w:cs="Arial"/>
                <w:color w:val="000000"/>
                <w:sz w:val="18"/>
                <w:lang w:eastAsia="zh-CN"/>
              </w:rPr>
            </w:pPr>
            <w:r>
              <w:rPr>
                <w:rFonts w:ascii="Arial" w:hAnsi="Arial" w:cs="Arial"/>
                <w:color w:val="000000"/>
                <w:sz w:val="18"/>
                <w:lang w:eastAsia="zh-CN"/>
              </w:rPr>
              <w:t>2496 MHz</w:t>
            </w:r>
          </w:p>
        </w:tc>
        <w:tc>
          <w:tcPr>
            <w:tcW w:w="317" w:type="dxa"/>
            <w:tcBorders>
              <w:top w:val="single" w:sz="4" w:space="0" w:color="auto"/>
              <w:left w:val="single" w:sz="4" w:space="0" w:color="auto"/>
              <w:bottom w:val="single" w:sz="4" w:space="0" w:color="auto"/>
              <w:right w:val="single" w:sz="4" w:space="0" w:color="auto"/>
            </w:tcBorders>
            <w:vAlign w:val="center"/>
          </w:tcPr>
          <w:p w14:paraId="5722AB4B" w14:textId="77777777" w:rsidR="00E05272" w:rsidRDefault="00E05272" w:rsidP="005A4037">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68123D80" w14:textId="77777777" w:rsidR="00E05272" w:rsidRPr="00050EB8" w:rsidRDefault="00E05272" w:rsidP="005A4037">
            <w:pPr>
              <w:keepNext/>
              <w:keepLines/>
              <w:spacing w:after="0"/>
              <w:rPr>
                <w:rFonts w:ascii="Arial" w:hAnsi="Arial" w:cs="Arial"/>
                <w:color w:val="000000"/>
                <w:sz w:val="18"/>
                <w:lang w:eastAsia="zh-CN"/>
              </w:rPr>
            </w:pPr>
            <w:r>
              <w:rPr>
                <w:rFonts w:ascii="Arial" w:hAnsi="Arial" w:cs="Arial"/>
                <w:color w:val="000000"/>
                <w:sz w:val="18"/>
                <w:lang w:eastAsia="zh-CN"/>
              </w:rPr>
              <w:t>2690 MHz</w:t>
            </w:r>
          </w:p>
        </w:tc>
        <w:tc>
          <w:tcPr>
            <w:tcW w:w="1210" w:type="dxa"/>
            <w:tcBorders>
              <w:top w:val="single" w:sz="4" w:space="0" w:color="auto"/>
              <w:left w:val="single" w:sz="4" w:space="0" w:color="auto"/>
              <w:bottom w:val="single" w:sz="4" w:space="0" w:color="auto"/>
              <w:right w:val="single" w:sz="4" w:space="0" w:color="auto"/>
            </w:tcBorders>
            <w:vAlign w:val="center"/>
          </w:tcPr>
          <w:p w14:paraId="1ECE4EDD" w14:textId="77777777" w:rsidR="00E05272" w:rsidRPr="00050EB8" w:rsidRDefault="00E05272" w:rsidP="005A4037">
            <w:pPr>
              <w:keepNext/>
              <w:keepLines/>
              <w:spacing w:after="0"/>
              <w:jc w:val="right"/>
              <w:rPr>
                <w:rFonts w:ascii="Arial" w:hAnsi="Arial" w:cs="Arial"/>
                <w:color w:val="000000"/>
                <w:sz w:val="18"/>
                <w:lang w:eastAsia="zh-CN"/>
              </w:rPr>
            </w:pPr>
            <w:r>
              <w:rPr>
                <w:rFonts w:ascii="Arial" w:hAnsi="Arial" w:cs="Arial"/>
                <w:color w:val="000000"/>
                <w:sz w:val="18"/>
                <w:lang w:eastAsia="zh-CN"/>
              </w:rPr>
              <w:t>2496 MHz</w:t>
            </w:r>
          </w:p>
        </w:tc>
        <w:tc>
          <w:tcPr>
            <w:tcW w:w="317" w:type="dxa"/>
            <w:tcBorders>
              <w:top w:val="single" w:sz="4" w:space="0" w:color="auto"/>
              <w:left w:val="single" w:sz="4" w:space="0" w:color="auto"/>
              <w:bottom w:val="single" w:sz="4" w:space="0" w:color="auto"/>
              <w:right w:val="single" w:sz="4" w:space="0" w:color="auto"/>
            </w:tcBorders>
            <w:vAlign w:val="center"/>
          </w:tcPr>
          <w:p w14:paraId="6BB43552" w14:textId="77777777" w:rsidR="00E05272" w:rsidRDefault="00E05272" w:rsidP="005A4037">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7B6E7E1A" w14:textId="77777777" w:rsidR="00E05272" w:rsidRPr="00050EB8" w:rsidRDefault="00E05272" w:rsidP="005A4037">
            <w:pPr>
              <w:keepNext/>
              <w:keepLines/>
              <w:spacing w:after="0"/>
              <w:rPr>
                <w:rFonts w:ascii="Arial" w:hAnsi="Arial" w:cs="Arial"/>
                <w:color w:val="000000"/>
                <w:sz w:val="18"/>
                <w:lang w:eastAsia="zh-CN"/>
              </w:rPr>
            </w:pPr>
            <w:r>
              <w:rPr>
                <w:rFonts w:ascii="Arial" w:hAnsi="Arial" w:cs="Arial"/>
                <w:color w:val="000000"/>
                <w:sz w:val="18"/>
                <w:lang w:eastAsia="zh-CN"/>
              </w:rPr>
              <w:t>2690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58E89A43" w14:textId="77777777" w:rsidR="00E05272" w:rsidRPr="00050EB8" w:rsidRDefault="00E05272" w:rsidP="005A4037">
            <w:pPr>
              <w:keepNext/>
              <w:keepLines/>
              <w:spacing w:after="0"/>
              <w:jc w:val="center"/>
              <w:rPr>
                <w:rFonts w:ascii="Arial" w:hAnsi="Arial" w:cs="Arial"/>
                <w:color w:val="000000"/>
                <w:sz w:val="18"/>
                <w:szCs w:val="18"/>
                <w:lang w:eastAsia="zh-CN"/>
              </w:rPr>
            </w:pPr>
            <w:r>
              <w:rPr>
                <w:rFonts w:ascii="Arial" w:hAnsi="Arial" w:cs="Arial"/>
                <w:sz w:val="18"/>
                <w:lang w:eastAsia="ja-JP"/>
              </w:rPr>
              <w:t>TDD</w:t>
            </w:r>
          </w:p>
        </w:tc>
      </w:tr>
    </w:tbl>
    <w:p w14:paraId="4A49C972" w14:textId="77777777" w:rsidR="00E05272" w:rsidRDefault="00E05272" w:rsidP="00E05272">
      <w:pPr>
        <w:rPr>
          <w:lang w:eastAsia="ko-KR"/>
        </w:rPr>
      </w:pPr>
    </w:p>
    <w:p w14:paraId="0BC200D8" w14:textId="63BC8861" w:rsidR="00E05272" w:rsidRDefault="00E05272" w:rsidP="00E05272">
      <w:pPr>
        <w:pStyle w:val="41"/>
      </w:pPr>
      <w:bookmarkStart w:id="679" w:name="_Toc136288591"/>
      <w:r>
        <w:rPr>
          <w:rFonts w:hint="eastAsia"/>
        </w:rPr>
        <w:t>5.</w:t>
      </w:r>
      <w:r>
        <w:t>65</w:t>
      </w:r>
      <w:r>
        <w:rPr>
          <w:rFonts w:hint="eastAsia"/>
        </w:rPr>
        <w:t>.</w:t>
      </w:r>
      <w:r>
        <w:t>1.2</w:t>
      </w:r>
      <w:r>
        <w:tab/>
        <w:t xml:space="preserve">Channel bandwidths per operating band for </w:t>
      </w:r>
      <w:r>
        <w:rPr>
          <w:rFonts w:hint="eastAsia"/>
        </w:rPr>
        <w:t>CA</w:t>
      </w:r>
      <w:bookmarkEnd w:id="679"/>
    </w:p>
    <w:p w14:paraId="2CA71D8F" w14:textId="0662C8A8" w:rsidR="00E05272" w:rsidRDefault="00E05272" w:rsidP="00E05272">
      <w:pPr>
        <w:pStyle w:val="TH"/>
        <w:rPr>
          <w:rFonts w:cs="Arial"/>
        </w:rPr>
      </w:pPr>
      <w:r>
        <w:rPr>
          <w:rFonts w:cs="Arial"/>
        </w:rPr>
        <w:t>Table 5.65.1.2-1: Supported bandwidths per CA band combination of band n2+n5+n41</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E05272" w14:paraId="7702C0D1" w14:textId="77777777" w:rsidTr="005A4037">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2225CE8B" w14:textId="77777777" w:rsidR="00E05272" w:rsidRDefault="00E05272" w:rsidP="005A4037">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1F716AF0" w14:textId="77777777" w:rsidR="00E05272" w:rsidRDefault="00E05272" w:rsidP="005A4037">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5D2034C1" w14:textId="77777777" w:rsidR="00E05272" w:rsidRDefault="00E05272" w:rsidP="005A4037">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794B977" w14:textId="77777777" w:rsidR="00E05272" w:rsidRDefault="00E05272" w:rsidP="005A4037">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5F9BCC8A" w14:textId="77777777" w:rsidR="00E05272" w:rsidRDefault="00E05272" w:rsidP="005A4037">
            <w:pPr>
              <w:pStyle w:val="TAH"/>
              <w:overflowPunct w:val="0"/>
              <w:autoSpaceDE w:val="0"/>
              <w:autoSpaceDN w:val="0"/>
              <w:adjustRightInd w:val="0"/>
              <w:rPr>
                <w:lang w:eastAsia="zh-CN"/>
              </w:rPr>
            </w:pPr>
            <w:r>
              <w:t>Bandwidth combination set</w:t>
            </w:r>
          </w:p>
        </w:tc>
      </w:tr>
      <w:tr w:rsidR="00E05272" w14:paraId="67A1D28E" w14:textId="77777777" w:rsidTr="005A403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AC0757" w14:textId="77777777" w:rsidR="00E05272" w:rsidRDefault="00E05272" w:rsidP="005A4037">
            <w:pPr>
              <w:pStyle w:val="TAC"/>
              <w:overflowPunct w:val="0"/>
              <w:autoSpaceDE w:val="0"/>
              <w:autoSpaceDN w:val="0"/>
              <w:adjustRightInd w:val="0"/>
              <w:rPr>
                <w:rFonts w:eastAsia="宋体"/>
                <w:lang w:eastAsia="zh-CN"/>
              </w:rPr>
            </w:pPr>
            <w:r w:rsidRPr="008C43A2">
              <w:rPr>
                <w:lang w:eastAsia="zh-CN"/>
              </w:rPr>
              <w:t>CA_n2A-</w:t>
            </w:r>
            <w:r>
              <w:rPr>
                <w:lang w:eastAsia="zh-CN"/>
              </w:rPr>
              <w:t>n5</w:t>
            </w:r>
            <w:r w:rsidRPr="008C43A2">
              <w:rPr>
                <w:lang w:eastAsia="zh-CN"/>
              </w:rPr>
              <w:t>A-</w:t>
            </w:r>
            <w:r>
              <w:rPr>
                <w:lang w:eastAsia="zh-CN"/>
              </w:rPr>
              <w:t>n41</w:t>
            </w:r>
            <w:r w:rsidRPr="008C43A2">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A2605C" w14:textId="77777777" w:rsidR="00E05272" w:rsidRDefault="00E05272" w:rsidP="005A4037">
            <w:pPr>
              <w:pStyle w:val="TAC"/>
              <w:overflowPunct w:val="0"/>
              <w:autoSpaceDE w:val="0"/>
              <w:autoSpaceDN w:val="0"/>
              <w:adjustRightInd w:val="0"/>
              <w:rPr>
                <w:lang w:eastAsia="zh-CN"/>
              </w:rPr>
            </w:pPr>
            <w:r>
              <w:rPr>
                <w:lang w:eastAsia="zh-CN"/>
              </w:rPr>
              <w:t>CA_n2A_n5A</w:t>
            </w:r>
          </w:p>
          <w:p w14:paraId="01577567" w14:textId="77777777" w:rsidR="00E05272" w:rsidRDefault="00E05272" w:rsidP="005A4037">
            <w:pPr>
              <w:pStyle w:val="TAC"/>
              <w:overflowPunct w:val="0"/>
              <w:autoSpaceDE w:val="0"/>
              <w:autoSpaceDN w:val="0"/>
              <w:adjustRightInd w:val="0"/>
              <w:rPr>
                <w:lang w:eastAsia="zh-CN"/>
              </w:rPr>
            </w:pPr>
            <w:r>
              <w:rPr>
                <w:lang w:eastAsia="zh-CN"/>
              </w:rPr>
              <w:t>CA_n2A_n41A</w:t>
            </w:r>
          </w:p>
          <w:p w14:paraId="133FAAF1" w14:textId="77777777" w:rsidR="00E05272" w:rsidRDefault="00E05272" w:rsidP="005A4037">
            <w:pPr>
              <w:pStyle w:val="TAC"/>
              <w:overflowPunct w:val="0"/>
              <w:autoSpaceDE w:val="0"/>
              <w:autoSpaceDN w:val="0"/>
              <w:adjustRightInd w:val="0"/>
              <w:rPr>
                <w:rFonts w:eastAsia="宋体"/>
                <w:lang w:eastAsia="zh-CN"/>
              </w:rPr>
            </w:pPr>
            <w:r>
              <w:rPr>
                <w:lang w:eastAsia="zh-CN"/>
              </w:rPr>
              <w:t>CA_n5A_n41A</w:t>
            </w:r>
          </w:p>
        </w:tc>
        <w:tc>
          <w:tcPr>
            <w:tcW w:w="730" w:type="dxa"/>
            <w:tcBorders>
              <w:left w:val="single" w:sz="4" w:space="0" w:color="auto"/>
              <w:right w:val="single" w:sz="4" w:space="0" w:color="auto"/>
            </w:tcBorders>
            <w:vAlign w:val="center"/>
          </w:tcPr>
          <w:p w14:paraId="0C8D8DB6" w14:textId="77777777" w:rsidR="00E05272" w:rsidRDefault="00E05272" w:rsidP="005A4037">
            <w:pPr>
              <w:pStyle w:val="TAC"/>
              <w:overflowPunct w:val="0"/>
              <w:autoSpaceDE w:val="0"/>
              <w:autoSpaceDN w:val="0"/>
              <w:adjustRightInd w:val="0"/>
              <w:rPr>
                <w:lang w:eastAsia="zh-CN"/>
              </w:rPr>
            </w:pPr>
            <w:r>
              <w:rPr>
                <w:rFonts w:hint="eastAsia"/>
                <w:lang w:eastAsia="zh-CN"/>
              </w:rPr>
              <w:t>n</w:t>
            </w:r>
            <w:r>
              <w:rPr>
                <w:lang w:eastAsia="zh-CN"/>
              </w:rPr>
              <w:t>2</w:t>
            </w:r>
          </w:p>
        </w:tc>
        <w:tc>
          <w:tcPr>
            <w:tcW w:w="4081" w:type="dxa"/>
            <w:tcBorders>
              <w:top w:val="single" w:sz="4" w:space="0" w:color="auto"/>
              <w:left w:val="single" w:sz="4" w:space="0" w:color="auto"/>
              <w:bottom w:val="single" w:sz="4" w:space="0" w:color="auto"/>
              <w:right w:val="single" w:sz="4" w:space="0" w:color="auto"/>
            </w:tcBorders>
            <w:vAlign w:val="center"/>
          </w:tcPr>
          <w:p w14:paraId="2D8239E6" w14:textId="77777777" w:rsidR="00E05272" w:rsidRDefault="00E05272" w:rsidP="005A4037">
            <w:pPr>
              <w:pStyle w:val="TAC"/>
            </w:pPr>
            <w:r>
              <w:t xml:space="preserve">5, </w:t>
            </w:r>
            <w:r>
              <w:rPr>
                <w:rFonts w:hint="eastAsia"/>
              </w:rPr>
              <w:t>1</w:t>
            </w:r>
            <w:r>
              <w:t>0, 15, 20, 25, 30, 35, 40</w:t>
            </w:r>
          </w:p>
        </w:tc>
        <w:tc>
          <w:tcPr>
            <w:tcW w:w="1360" w:type="dxa"/>
            <w:tcBorders>
              <w:left w:val="single" w:sz="4" w:space="0" w:color="auto"/>
              <w:bottom w:val="nil"/>
              <w:right w:val="single" w:sz="4" w:space="0" w:color="auto"/>
            </w:tcBorders>
            <w:shd w:val="clear" w:color="auto" w:fill="auto"/>
            <w:vAlign w:val="center"/>
          </w:tcPr>
          <w:p w14:paraId="77F40647" w14:textId="77777777" w:rsidR="00E05272" w:rsidRDefault="00E05272" w:rsidP="005A4037">
            <w:pPr>
              <w:pStyle w:val="TAC"/>
              <w:overflowPunct w:val="0"/>
              <w:autoSpaceDE w:val="0"/>
              <w:autoSpaceDN w:val="0"/>
              <w:adjustRightInd w:val="0"/>
              <w:rPr>
                <w:lang w:eastAsia="zh-CN"/>
              </w:rPr>
            </w:pPr>
            <w:r>
              <w:rPr>
                <w:rFonts w:hint="eastAsia"/>
                <w:lang w:eastAsia="zh-CN"/>
              </w:rPr>
              <w:t>0</w:t>
            </w:r>
          </w:p>
        </w:tc>
      </w:tr>
      <w:tr w:rsidR="00E05272" w14:paraId="1A6FBFBE" w14:textId="77777777" w:rsidTr="005A4037">
        <w:trPr>
          <w:trHeight w:val="187"/>
        </w:trPr>
        <w:tc>
          <w:tcPr>
            <w:tcW w:w="1983" w:type="dxa"/>
            <w:tcBorders>
              <w:top w:val="nil"/>
              <w:left w:val="single" w:sz="4" w:space="0" w:color="auto"/>
              <w:bottom w:val="nil"/>
              <w:right w:val="single" w:sz="4" w:space="0" w:color="auto"/>
            </w:tcBorders>
            <w:shd w:val="clear" w:color="auto" w:fill="auto"/>
            <w:vAlign w:val="center"/>
          </w:tcPr>
          <w:p w14:paraId="46178473" w14:textId="77777777" w:rsidR="00E05272" w:rsidRDefault="00E05272" w:rsidP="005A4037">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F411B14" w14:textId="77777777" w:rsidR="00E05272" w:rsidRDefault="00E05272" w:rsidP="005A4037">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4FB885F0" w14:textId="77777777" w:rsidR="00E05272" w:rsidRDefault="00E05272" w:rsidP="005A4037">
            <w:pPr>
              <w:pStyle w:val="TAC"/>
              <w:overflowPunct w:val="0"/>
              <w:autoSpaceDE w:val="0"/>
              <w:autoSpaceDN w:val="0"/>
              <w:adjustRightInd w:val="0"/>
              <w:rPr>
                <w:lang w:eastAsia="zh-CN"/>
              </w:rPr>
            </w:pPr>
            <w:r>
              <w:rPr>
                <w:rFonts w:hint="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4F72073" w14:textId="77777777" w:rsidR="00E05272" w:rsidRDefault="00E05272" w:rsidP="005A4037">
            <w:pPr>
              <w:pStyle w:val="TAC"/>
            </w:pPr>
            <w:r>
              <w:t xml:space="preserve">5, </w:t>
            </w:r>
            <w:r w:rsidRPr="00C47350">
              <w:t>10, 15</w:t>
            </w:r>
            <w:r>
              <w:t>, 20, 25</w:t>
            </w:r>
          </w:p>
        </w:tc>
        <w:tc>
          <w:tcPr>
            <w:tcW w:w="1360" w:type="dxa"/>
            <w:tcBorders>
              <w:top w:val="nil"/>
              <w:left w:val="single" w:sz="4" w:space="0" w:color="auto"/>
              <w:bottom w:val="nil"/>
              <w:right w:val="single" w:sz="4" w:space="0" w:color="auto"/>
            </w:tcBorders>
            <w:shd w:val="clear" w:color="auto" w:fill="auto"/>
            <w:vAlign w:val="center"/>
          </w:tcPr>
          <w:p w14:paraId="47A4DAEE" w14:textId="77777777" w:rsidR="00E05272" w:rsidRDefault="00E05272" w:rsidP="005A4037">
            <w:pPr>
              <w:pStyle w:val="TAC"/>
              <w:overflowPunct w:val="0"/>
              <w:autoSpaceDE w:val="0"/>
              <w:autoSpaceDN w:val="0"/>
              <w:adjustRightInd w:val="0"/>
              <w:rPr>
                <w:lang w:eastAsia="zh-CN"/>
              </w:rPr>
            </w:pPr>
          </w:p>
        </w:tc>
      </w:tr>
      <w:tr w:rsidR="00E05272" w14:paraId="2B11F93A" w14:textId="77777777" w:rsidTr="005A40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1BA959" w14:textId="77777777" w:rsidR="00E05272" w:rsidRDefault="00E05272" w:rsidP="005A4037">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3CA68E" w14:textId="77777777" w:rsidR="00E05272" w:rsidRDefault="00E05272" w:rsidP="005A4037">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1DCE6CA8" w14:textId="77777777" w:rsidR="00E05272" w:rsidRDefault="00E05272" w:rsidP="005A4037">
            <w:pPr>
              <w:pStyle w:val="TAC"/>
              <w:overflowPunct w:val="0"/>
              <w:autoSpaceDE w:val="0"/>
              <w:autoSpaceDN w:val="0"/>
              <w:adjustRightInd w:val="0"/>
              <w:rPr>
                <w:lang w:eastAsia="zh-CN"/>
              </w:rPr>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32B1F0F" w14:textId="77777777" w:rsidR="00E05272" w:rsidRPr="00C85666" w:rsidRDefault="00E05272" w:rsidP="005A4037">
            <w:pPr>
              <w:pStyle w:val="TAC"/>
              <w:rPr>
                <w:rFonts w:eastAsia="宋体"/>
                <w:lang w:eastAsia="zh-CN" w:bidi="ar"/>
              </w:rPr>
            </w:pPr>
            <w:r>
              <w:rPr>
                <w:rFonts w:hint="eastAsia"/>
              </w:rPr>
              <w:t>1</w:t>
            </w:r>
            <w:r>
              <w:t>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533480" w14:textId="77777777" w:rsidR="00E05272" w:rsidRDefault="00E05272" w:rsidP="005A4037">
            <w:pPr>
              <w:pStyle w:val="TAC"/>
              <w:overflowPunct w:val="0"/>
              <w:autoSpaceDE w:val="0"/>
              <w:autoSpaceDN w:val="0"/>
              <w:adjustRightInd w:val="0"/>
              <w:rPr>
                <w:lang w:eastAsia="zh-CN"/>
              </w:rPr>
            </w:pPr>
          </w:p>
        </w:tc>
      </w:tr>
    </w:tbl>
    <w:p w14:paraId="6B93011B" w14:textId="77777777" w:rsidR="00E05272" w:rsidRDefault="00E05272" w:rsidP="00E05272">
      <w:pPr>
        <w:pStyle w:val="TH"/>
        <w:sectPr w:rsidR="00E05272">
          <w:pgSz w:w="11906" w:h="16838"/>
          <w:pgMar w:top="567" w:right="1134" w:bottom="709" w:left="1134" w:header="720" w:footer="720" w:gutter="0"/>
          <w:cols w:space="720"/>
          <w:docGrid w:linePitch="272"/>
        </w:sectPr>
      </w:pPr>
    </w:p>
    <w:p w14:paraId="019E5D40" w14:textId="24A9A790" w:rsidR="00E05272" w:rsidRDefault="00E05272" w:rsidP="00E05272">
      <w:pPr>
        <w:pStyle w:val="41"/>
      </w:pPr>
      <w:bookmarkStart w:id="680" w:name="_Toc136288592"/>
      <w:r>
        <w:rPr>
          <w:rFonts w:hint="eastAsia"/>
        </w:rPr>
        <w:t>5.</w:t>
      </w:r>
      <w:r>
        <w:t>65</w:t>
      </w:r>
      <w:r>
        <w:rPr>
          <w:rFonts w:hint="eastAsia"/>
        </w:rPr>
        <w:t>.</w:t>
      </w:r>
      <w:r>
        <w:t>1</w:t>
      </w:r>
      <w:r>
        <w:rPr>
          <w:rFonts w:hint="eastAsia"/>
        </w:rPr>
        <w:t>.3</w:t>
      </w:r>
      <w:r>
        <w:tab/>
      </w:r>
      <w:r w:rsidRPr="000469EC">
        <w:t>∆T</w:t>
      </w:r>
      <w:r w:rsidRPr="000469EC">
        <w:rPr>
          <w:vertAlign w:val="subscript"/>
        </w:rPr>
        <w:t>IB</w:t>
      </w:r>
      <w:r w:rsidRPr="000469EC">
        <w:rPr>
          <w:rFonts w:hint="eastAsia"/>
          <w:vertAlign w:val="subscript"/>
        </w:rPr>
        <w:t>,c</w:t>
      </w:r>
      <w:r w:rsidRPr="000469EC">
        <w:t xml:space="preserve"> and ∆R</w:t>
      </w:r>
      <w:r w:rsidRPr="000469EC">
        <w:rPr>
          <w:vertAlign w:val="subscript"/>
        </w:rPr>
        <w:t>IB</w:t>
      </w:r>
      <w:r w:rsidRPr="000469EC">
        <w:rPr>
          <w:rFonts w:hint="eastAsia"/>
          <w:vertAlign w:val="subscript"/>
        </w:rPr>
        <w:t>,c</w:t>
      </w:r>
      <w:r w:rsidRPr="000469EC">
        <w:t xml:space="preserve"> values</w:t>
      </w:r>
      <w:bookmarkEnd w:id="680"/>
    </w:p>
    <w:p w14:paraId="336C1E37" w14:textId="77777777" w:rsidR="00E05272" w:rsidRDefault="00E05272" w:rsidP="00E05272">
      <w:r>
        <w:t xml:space="preserve">For </w:t>
      </w:r>
      <w:r w:rsidRPr="00067BA9">
        <w:t>CA_n2-</w:t>
      </w:r>
      <w:r>
        <w:t>n5</w:t>
      </w:r>
      <w:r w:rsidRPr="00067BA9">
        <w:t>-</w:t>
      </w:r>
      <w:r>
        <w:t>n41,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EF5447">
        <w:t>DC_2-5</w:t>
      </w:r>
      <w:r>
        <w:rPr>
          <w:lang w:eastAsia="ja-JP"/>
        </w:rPr>
        <w:t>_</w:t>
      </w:r>
      <w:r w:rsidRPr="00EF5447">
        <w:rPr>
          <w:lang w:eastAsia="ja-JP"/>
        </w:rPr>
        <w:t>n7</w:t>
      </w:r>
      <w:r>
        <w:t xml:space="preserve"> and are given in the tables below.</w:t>
      </w:r>
    </w:p>
    <w:p w14:paraId="55D00623" w14:textId="49A13888" w:rsidR="00E05272" w:rsidRDefault="00E05272" w:rsidP="00E05272">
      <w:pPr>
        <w:pStyle w:val="TH"/>
        <w:rPr>
          <w:rFonts w:cs="Arial"/>
        </w:rPr>
      </w:pPr>
      <w:r>
        <w:rPr>
          <w:rFonts w:cs="Arial"/>
        </w:rPr>
        <w:t xml:space="preserve">Table </w:t>
      </w:r>
      <w:r>
        <w:rPr>
          <w:rFonts w:cs="Arial" w:hint="eastAsia"/>
        </w:rPr>
        <w:t>5.</w:t>
      </w:r>
      <w:r>
        <w:rPr>
          <w:rFonts w:cs="Arial"/>
        </w:rPr>
        <w:t>65.1.3-1: ΔT</w:t>
      </w:r>
      <w:r w:rsidRPr="000469EC">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E05272" w14:paraId="1AEFF55D" w14:textId="77777777" w:rsidTr="005A4037">
        <w:trPr>
          <w:jc w:val="center"/>
        </w:trPr>
        <w:tc>
          <w:tcPr>
            <w:tcW w:w="2336" w:type="dxa"/>
            <w:vMerge w:val="restart"/>
            <w:tcBorders>
              <w:top w:val="single" w:sz="4" w:space="0" w:color="auto"/>
              <w:left w:val="single" w:sz="4" w:space="0" w:color="auto"/>
              <w:right w:val="single" w:sz="4" w:space="0" w:color="auto"/>
            </w:tcBorders>
          </w:tcPr>
          <w:p w14:paraId="2888501C" w14:textId="77777777" w:rsidR="00E05272" w:rsidRDefault="00E05272" w:rsidP="005A4037">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07606CF" w14:textId="77777777" w:rsidR="00E05272" w:rsidRDefault="00E05272" w:rsidP="005A4037">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E05272" w14:paraId="0C184CBA" w14:textId="77777777" w:rsidTr="005A4037">
        <w:trPr>
          <w:jc w:val="center"/>
        </w:trPr>
        <w:tc>
          <w:tcPr>
            <w:tcW w:w="2336" w:type="dxa"/>
            <w:vMerge/>
            <w:tcBorders>
              <w:left w:val="single" w:sz="4" w:space="0" w:color="auto"/>
              <w:bottom w:val="single" w:sz="4" w:space="0" w:color="auto"/>
              <w:right w:val="single" w:sz="4" w:space="0" w:color="auto"/>
            </w:tcBorders>
          </w:tcPr>
          <w:p w14:paraId="02A4B32D" w14:textId="77777777" w:rsidR="00E05272" w:rsidRDefault="00E05272" w:rsidP="005A4037">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37A7648" w14:textId="77777777" w:rsidR="00E05272" w:rsidRDefault="00E05272" w:rsidP="005A4037">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E05272" w14:paraId="35A8B833" w14:textId="77777777" w:rsidTr="005A403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B443841" w14:textId="77777777" w:rsidR="00E05272" w:rsidRPr="003938CB" w:rsidRDefault="00E05272" w:rsidP="005A4037">
            <w:pPr>
              <w:keepNext/>
              <w:keepLines/>
              <w:spacing w:after="0"/>
              <w:jc w:val="center"/>
              <w:rPr>
                <w:rFonts w:ascii="Arial" w:eastAsia="等线" w:hAnsi="Arial"/>
                <w:sz w:val="18"/>
                <w:lang w:val="en-US" w:eastAsia="zh-CN"/>
              </w:rPr>
            </w:pPr>
            <w:r w:rsidRPr="003938CB">
              <w:rPr>
                <w:rFonts w:ascii="Arial" w:eastAsia="等线" w:hAnsi="Arial"/>
                <w:sz w:val="18"/>
                <w:lang w:val="en-US" w:eastAsia="zh-CN"/>
              </w:rPr>
              <w:t>CA_n2-</w:t>
            </w:r>
            <w:r>
              <w:rPr>
                <w:rFonts w:ascii="Arial" w:eastAsia="等线" w:hAnsi="Arial"/>
                <w:sz w:val="18"/>
                <w:lang w:val="en-US" w:eastAsia="zh-CN"/>
              </w:rPr>
              <w:t>n5</w:t>
            </w:r>
            <w:r w:rsidRPr="003938CB">
              <w:rPr>
                <w:rFonts w:ascii="Arial" w:eastAsia="等线" w:hAnsi="Arial"/>
                <w:sz w:val="18"/>
                <w:lang w:val="en-US" w:eastAsia="zh-CN"/>
              </w:rPr>
              <w:t>-</w:t>
            </w:r>
            <w:r>
              <w:rPr>
                <w:rFonts w:ascii="Arial" w:eastAsia="等线" w:hAnsi="Arial"/>
                <w:sz w:val="18"/>
                <w:lang w:val="en-US" w:eastAsia="zh-CN"/>
              </w:rPr>
              <w:t>n41</w:t>
            </w:r>
          </w:p>
        </w:tc>
        <w:tc>
          <w:tcPr>
            <w:tcW w:w="1968" w:type="dxa"/>
            <w:tcBorders>
              <w:top w:val="single" w:sz="4" w:space="0" w:color="auto"/>
              <w:left w:val="single" w:sz="4" w:space="0" w:color="auto"/>
              <w:bottom w:val="single" w:sz="4" w:space="0" w:color="auto"/>
              <w:right w:val="single" w:sz="4" w:space="0" w:color="auto"/>
            </w:tcBorders>
            <w:vAlign w:val="center"/>
          </w:tcPr>
          <w:p w14:paraId="232EE524" w14:textId="77777777" w:rsidR="00E05272" w:rsidRPr="006339FA" w:rsidRDefault="00E05272" w:rsidP="005A4037">
            <w:pPr>
              <w:keepNext/>
              <w:keepLines/>
              <w:spacing w:after="0"/>
              <w:jc w:val="center"/>
              <w:rPr>
                <w:rFonts w:ascii="Arial" w:hAnsi="Arial" w:cs="Arial"/>
                <w:sz w:val="18"/>
                <w:szCs w:val="18"/>
              </w:rPr>
            </w:pPr>
            <w:r w:rsidRPr="006339FA">
              <w:rPr>
                <w:rFonts w:ascii="Arial" w:hAnsi="Arial" w:cs="Arial"/>
                <w:sz w:val="18"/>
                <w:szCs w:val="18"/>
                <w:lang w:eastAsia="ja-JP"/>
              </w:rPr>
              <w:t>0</w:t>
            </w:r>
            <w:r w:rsidRPr="006339FA">
              <w:rPr>
                <w:rFonts w:ascii="Arial" w:hAnsi="Arial" w:cs="Arial"/>
                <w:sz w:val="18"/>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9196C9E" w14:textId="77777777" w:rsidR="00E05272" w:rsidRPr="006339FA" w:rsidRDefault="00E05272" w:rsidP="005A4037">
            <w:pPr>
              <w:keepNext/>
              <w:keepLines/>
              <w:spacing w:after="0"/>
              <w:jc w:val="center"/>
              <w:rPr>
                <w:rFonts w:ascii="Arial" w:hAnsi="Arial" w:cs="Arial"/>
                <w:sz w:val="18"/>
                <w:szCs w:val="18"/>
              </w:rPr>
            </w:pPr>
            <w:r w:rsidRPr="006339FA">
              <w:rPr>
                <w:rFonts w:ascii="Arial" w:hAnsi="Arial" w:cs="Arial"/>
                <w:sz w:val="18"/>
                <w:szCs w:val="18"/>
                <w:lang w:eastAsia="zh-CN"/>
              </w:rPr>
              <w:t>0.</w:t>
            </w:r>
            <w:r>
              <w:rPr>
                <w:rFonts w:ascii="Arial" w:hAnsi="Arial" w:cs="Arial"/>
                <w:sz w:val="18"/>
                <w:szCs w:val="18"/>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3F68E1BC" w14:textId="77777777" w:rsidR="00E05272" w:rsidRPr="00A0657F" w:rsidRDefault="00E05272" w:rsidP="005A4037">
            <w:pPr>
              <w:keepNext/>
              <w:keepLines/>
              <w:spacing w:after="0"/>
              <w:jc w:val="center"/>
              <w:rPr>
                <w:rFonts w:ascii="Arial" w:hAnsi="Arial" w:cs="Arial"/>
                <w:sz w:val="18"/>
                <w:szCs w:val="18"/>
              </w:rPr>
            </w:pPr>
            <w:r w:rsidRPr="00A0657F">
              <w:rPr>
                <w:rFonts w:ascii="Arial" w:hAnsi="Arial" w:cs="Arial"/>
                <w:sz w:val="18"/>
                <w:szCs w:val="18"/>
                <w:lang w:eastAsia="zh-CN"/>
              </w:rPr>
              <w:t>0.4</w:t>
            </w:r>
            <w:r>
              <w:rPr>
                <w:rFonts w:ascii="Arial" w:hAnsi="Arial" w:cs="Arial"/>
                <w:sz w:val="18"/>
                <w:szCs w:val="18"/>
                <w:vertAlign w:val="superscript"/>
                <w:lang w:eastAsia="zh-CN"/>
              </w:rPr>
              <w:t>5</w:t>
            </w:r>
            <w:r w:rsidRPr="00A0657F">
              <w:rPr>
                <w:rFonts w:ascii="Arial" w:hAnsi="Arial" w:cs="Arial"/>
                <w:sz w:val="18"/>
                <w:szCs w:val="18"/>
                <w:lang w:eastAsia="zh-CN"/>
              </w:rPr>
              <w:t xml:space="preserve"> / 0.9</w:t>
            </w:r>
            <w:r>
              <w:rPr>
                <w:rFonts w:ascii="Arial" w:hAnsi="Arial" w:cs="Arial"/>
                <w:sz w:val="18"/>
                <w:szCs w:val="18"/>
                <w:vertAlign w:val="superscript"/>
                <w:lang w:eastAsia="zh-CN"/>
              </w:rPr>
              <w:t>6</w:t>
            </w:r>
          </w:p>
        </w:tc>
      </w:tr>
      <w:tr w:rsidR="00E05272" w14:paraId="77C0C3E4" w14:textId="77777777" w:rsidTr="005A4037">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24AF3A45" w14:textId="77777777" w:rsidR="00E05272" w:rsidRDefault="00E05272" w:rsidP="005A4037">
            <w:pPr>
              <w:pStyle w:val="TAN"/>
              <w:rPr>
                <w:rFonts w:eastAsia="等线"/>
              </w:rPr>
            </w:pPr>
            <w:r>
              <w:rPr>
                <w:rFonts w:eastAsia="等线"/>
              </w:rPr>
              <w:t xml:space="preserve">NOTE </w:t>
            </w:r>
            <w:r>
              <w:rPr>
                <w:rFonts w:eastAsia="等线"/>
                <w:lang w:eastAsia="zh-CN"/>
              </w:rPr>
              <w:t>5</w:t>
            </w:r>
            <w:r>
              <w:rPr>
                <w:rFonts w:eastAsia="等线"/>
              </w:rPr>
              <w:t>:</w:t>
            </w:r>
            <w:r>
              <w:rPr>
                <w:rFonts w:eastAsia="等线"/>
              </w:rPr>
              <w:tab/>
              <w:t>The requirement is applied for UE transmitting on the frequency range of 2545 - 2690 MHz.</w:t>
            </w:r>
          </w:p>
          <w:p w14:paraId="533FA5AE" w14:textId="490296C4" w:rsidR="00E05272" w:rsidRDefault="00E05272" w:rsidP="005A4037">
            <w:pPr>
              <w:pStyle w:val="TAN"/>
              <w:rPr>
                <w:rFonts w:eastAsia="等线"/>
              </w:rPr>
            </w:pPr>
            <w:r>
              <w:rPr>
                <w:rFonts w:eastAsia="等线"/>
              </w:rPr>
              <w:t xml:space="preserve">NOTE </w:t>
            </w:r>
            <w:r>
              <w:rPr>
                <w:rFonts w:eastAsia="等线"/>
                <w:lang w:eastAsia="zh-CN"/>
              </w:rPr>
              <w:t>6</w:t>
            </w:r>
            <w:r>
              <w:rPr>
                <w:rFonts w:eastAsia="等线"/>
              </w:rPr>
              <w:t>:</w:t>
            </w:r>
            <w:r>
              <w:rPr>
                <w:rFonts w:eastAsia="等线"/>
              </w:rPr>
              <w:tab/>
              <w:t>The requirement is applied for UE transmitting on the frequency range of 2496 - 2545 MHz.</w:t>
            </w:r>
          </w:p>
          <w:p w14:paraId="4BC3DF8C" w14:textId="77777777" w:rsidR="00E05272" w:rsidRPr="006305CE" w:rsidRDefault="00E05272" w:rsidP="005A4037">
            <w:pPr>
              <w:pStyle w:val="TAN"/>
              <w:rPr>
                <w:szCs w:val="21"/>
                <w:lang w:eastAsia="ja-JP"/>
              </w:rPr>
            </w:pPr>
            <w:r>
              <w:rPr>
                <w:lang w:eastAsia="ja-JP"/>
              </w:rPr>
              <w:t>NOTE 8</w:t>
            </w:r>
            <w:r w:rsidRPr="006305CE">
              <w:rPr>
                <w:szCs w:val="21"/>
                <w:lang w:eastAsia="ja-JP"/>
              </w:rPr>
              <w:t>:</w:t>
            </w:r>
            <w:r w:rsidRPr="006305CE">
              <w:rPr>
                <w:szCs w:val="21"/>
                <w:lang w:eastAsia="ja-JP"/>
              </w:rPr>
              <w:tab/>
              <w:t>“-” denotes ΔT</w:t>
            </w:r>
            <w:r w:rsidRPr="006305CE">
              <w:rPr>
                <w:szCs w:val="21"/>
                <w:vertAlign w:val="subscript"/>
                <w:lang w:eastAsia="ja-JP"/>
              </w:rPr>
              <w:t>IB,c</w:t>
            </w:r>
            <w:r w:rsidRPr="006305CE">
              <w:rPr>
                <w:szCs w:val="21"/>
                <w:lang w:eastAsia="ja-JP"/>
              </w:rPr>
              <w:t xml:space="preserve"> = 0.</w:t>
            </w:r>
          </w:p>
          <w:p w14:paraId="3463E7CF" w14:textId="77777777" w:rsidR="00E05272" w:rsidRPr="00747877" w:rsidRDefault="00E05272" w:rsidP="005A4037">
            <w:pPr>
              <w:pStyle w:val="TAN"/>
              <w:rPr>
                <w:rFonts w:eastAsia="宋体"/>
                <w:lang w:eastAsia="zh-CN"/>
              </w:rPr>
            </w:pPr>
            <w:r>
              <w:rPr>
                <w:rFonts w:eastAsia="等线"/>
              </w:rPr>
              <w:t>NOTE 9</w:t>
            </w:r>
            <w:r w:rsidRPr="006305CE">
              <w:rPr>
                <w:rFonts w:eastAsia="等线"/>
                <w:szCs w:val="21"/>
              </w:rPr>
              <w:t>:</w:t>
            </w:r>
            <w:r w:rsidRPr="006305CE">
              <w:rPr>
                <w:rFonts w:eastAsia="等线"/>
                <w:szCs w:val="21"/>
              </w:rPr>
              <w:tab/>
              <w:t>The component band order in the configuration should be listed by the order of NR bands, such as for CA_n1-n3</w:t>
            </w:r>
            <w:r>
              <w:rPr>
                <w:rFonts w:eastAsia="等线"/>
              </w:rPr>
              <w:t>-n5</w:t>
            </w:r>
            <w:r w:rsidRPr="006305CE">
              <w:rPr>
                <w:rFonts w:eastAsia="等线"/>
                <w:szCs w:val="21"/>
              </w:rPr>
              <w:t xml:space="preserve"> the band order from left to right is n1</w:t>
            </w:r>
            <w:r>
              <w:rPr>
                <w:rFonts w:eastAsia="等线"/>
              </w:rPr>
              <w:t>, n3</w:t>
            </w:r>
            <w:r w:rsidRPr="006305CE">
              <w:rPr>
                <w:rFonts w:eastAsia="等线"/>
                <w:szCs w:val="21"/>
              </w:rPr>
              <w:t xml:space="preserve"> and n</w:t>
            </w:r>
            <w:r>
              <w:rPr>
                <w:rFonts w:eastAsia="等线"/>
              </w:rPr>
              <w:t>5</w:t>
            </w:r>
            <w:r w:rsidRPr="006305CE">
              <w:rPr>
                <w:rFonts w:eastAsia="等线"/>
                <w:szCs w:val="21"/>
              </w:rPr>
              <w:t>.</w:t>
            </w:r>
          </w:p>
        </w:tc>
      </w:tr>
    </w:tbl>
    <w:p w14:paraId="3927FDE9" w14:textId="77777777" w:rsidR="00E05272" w:rsidRDefault="00E05272" w:rsidP="00E05272">
      <w:pPr>
        <w:rPr>
          <w:lang w:eastAsia="ko-KR"/>
        </w:rPr>
      </w:pPr>
    </w:p>
    <w:p w14:paraId="4E44A5B1" w14:textId="6B946879" w:rsidR="00E05272" w:rsidRDefault="00E05272" w:rsidP="00E05272">
      <w:pPr>
        <w:pStyle w:val="TH"/>
      </w:pPr>
      <w:r>
        <w:rPr>
          <w:rFonts w:cs="Arial"/>
        </w:rPr>
        <w:t>Table 5.65.1.3-2: ΔR</w:t>
      </w:r>
      <w:r w:rsidRPr="000469EC">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E05272" w:rsidRPr="00F92868" w14:paraId="7B40E9EE" w14:textId="77777777" w:rsidTr="005A4037">
        <w:trPr>
          <w:trHeight w:val="187"/>
          <w:jc w:val="center"/>
        </w:trPr>
        <w:tc>
          <w:tcPr>
            <w:tcW w:w="1594" w:type="dxa"/>
            <w:vMerge w:val="restart"/>
          </w:tcPr>
          <w:p w14:paraId="3A954D2B" w14:textId="77777777" w:rsidR="00E05272" w:rsidRPr="00F92868" w:rsidRDefault="00E05272" w:rsidP="005A4037">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0CBE4A9C" w14:textId="77777777" w:rsidR="00E05272" w:rsidRPr="00F92868" w:rsidRDefault="00E05272" w:rsidP="005A4037">
            <w:pPr>
              <w:keepNext/>
              <w:keepLines/>
              <w:spacing w:after="0"/>
              <w:jc w:val="center"/>
              <w:rPr>
                <w:rFonts w:ascii="Arial" w:eastAsia="等线" w:hAnsi="Arial"/>
                <w:b/>
                <w:sz w:val="18"/>
              </w:rPr>
            </w:pPr>
            <w:r w:rsidRPr="00901DE9">
              <w:rPr>
                <w:rFonts w:ascii="Arial" w:eastAsia="等线" w:hAnsi="Arial"/>
                <w:b/>
                <w:sz w:val="18"/>
              </w:rPr>
              <w:t>ΔR</w:t>
            </w:r>
            <w:r w:rsidRPr="00901DE9">
              <w:rPr>
                <w:rFonts w:ascii="Arial" w:eastAsia="等线" w:hAnsi="Arial"/>
                <w:b/>
                <w:sz w:val="18"/>
                <w:vertAlign w:val="subscript"/>
              </w:rPr>
              <w:t>IB,c</w:t>
            </w:r>
            <w:r w:rsidRPr="00901DE9">
              <w:rPr>
                <w:rFonts w:ascii="Arial" w:eastAsia="等线" w:hAnsi="Arial"/>
                <w:b/>
                <w:sz w:val="18"/>
              </w:rPr>
              <w:t xml:space="preserve"> for NR bands (dB)</w:t>
            </w:r>
            <w:r w:rsidRPr="00901DE9">
              <w:rPr>
                <w:rFonts w:ascii="Arial" w:eastAsia="等线" w:hAnsi="Arial"/>
                <w:b/>
                <w:sz w:val="18"/>
                <w:vertAlign w:val="superscript"/>
              </w:rPr>
              <w:t>9</w:t>
            </w:r>
          </w:p>
        </w:tc>
      </w:tr>
      <w:tr w:rsidR="00E05272" w:rsidRPr="00F92868" w14:paraId="0E7D892A" w14:textId="77777777" w:rsidTr="005A4037">
        <w:trPr>
          <w:trHeight w:val="187"/>
          <w:jc w:val="center"/>
        </w:trPr>
        <w:tc>
          <w:tcPr>
            <w:tcW w:w="1594" w:type="dxa"/>
            <w:vMerge/>
            <w:tcBorders>
              <w:bottom w:val="single" w:sz="4" w:space="0" w:color="auto"/>
            </w:tcBorders>
          </w:tcPr>
          <w:p w14:paraId="045B5690" w14:textId="77777777" w:rsidR="00E05272" w:rsidRPr="00F92868" w:rsidRDefault="00E05272" w:rsidP="005A4037">
            <w:pPr>
              <w:keepNext/>
              <w:keepLines/>
              <w:spacing w:after="0"/>
              <w:jc w:val="center"/>
              <w:rPr>
                <w:rFonts w:ascii="Arial" w:eastAsia="等线" w:hAnsi="Arial"/>
                <w:b/>
                <w:sz w:val="18"/>
              </w:rPr>
            </w:pPr>
          </w:p>
        </w:tc>
        <w:tc>
          <w:tcPr>
            <w:tcW w:w="5845" w:type="dxa"/>
            <w:gridSpan w:val="3"/>
            <w:vAlign w:val="center"/>
          </w:tcPr>
          <w:p w14:paraId="3F14729B" w14:textId="77777777" w:rsidR="00E05272" w:rsidRPr="00F92868" w:rsidRDefault="00E05272" w:rsidP="005A4037">
            <w:pPr>
              <w:keepNext/>
              <w:keepLines/>
              <w:spacing w:after="0"/>
              <w:jc w:val="center"/>
              <w:rPr>
                <w:rFonts w:ascii="Arial" w:eastAsia="等线" w:hAnsi="Arial"/>
                <w:b/>
                <w:sz w:val="18"/>
              </w:rPr>
            </w:pPr>
            <w:r w:rsidRPr="00901DE9">
              <w:rPr>
                <w:rFonts w:ascii="Arial" w:eastAsia="等线" w:hAnsi="Arial"/>
                <w:b/>
                <w:sz w:val="18"/>
              </w:rPr>
              <w:t>Component band in order of bands in configuration</w:t>
            </w:r>
            <w:r w:rsidRPr="00901DE9">
              <w:rPr>
                <w:rFonts w:ascii="Arial" w:eastAsia="等线" w:hAnsi="Arial"/>
                <w:b/>
                <w:sz w:val="18"/>
                <w:vertAlign w:val="superscript"/>
              </w:rPr>
              <w:t>10</w:t>
            </w:r>
          </w:p>
        </w:tc>
      </w:tr>
      <w:tr w:rsidR="00E05272" w:rsidRPr="00F92868" w14:paraId="68734D8A" w14:textId="77777777" w:rsidTr="005A4037">
        <w:trPr>
          <w:trHeight w:val="187"/>
          <w:jc w:val="center"/>
        </w:trPr>
        <w:tc>
          <w:tcPr>
            <w:tcW w:w="1594" w:type="dxa"/>
            <w:shd w:val="clear" w:color="auto" w:fill="auto"/>
          </w:tcPr>
          <w:p w14:paraId="0103D678" w14:textId="77777777" w:rsidR="00E05272" w:rsidRPr="00F92868" w:rsidRDefault="00E05272" w:rsidP="005A4037">
            <w:pPr>
              <w:keepNext/>
              <w:keepLines/>
              <w:spacing w:after="0"/>
              <w:jc w:val="center"/>
              <w:rPr>
                <w:rFonts w:ascii="Arial" w:eastAsia="等线" w:hAnsi="Arial"/>
                <w:sz w:val="18"/>
              </w:rPr>
            </w:pPr>
            <w:r w:rsidRPr="003938CB">
              <w:rPr>
                <w:rFonts w:ascii="Arial" w:eastAsia="等线" w:hAnsi="Arial"/>
                <w:sz w:val="18"/>
                <w:lang w:val="en-US" w:eastAsia="zh-CN"/>
              </w:rPr>
              <w:t>CA_n2-</w:t>
            </w:r>
            <w:r>
              <w:rPr>
                <w:rFonts w:ascii="Arial" w:eastAsia="等线" w:hAnsi="Arial"/>
                <w:sz w:val="18"/>
                <w:lang w:val="en-US" w:eastAsia="zh-CN"/>
              </w:rPr>
              <w:t>n5</w:t>
            </w:r>
            <w:r w:rsidRPr="003938CB">
              <w:rPr>
                <w:rFonts w:ascii="Arial" w:eastAsia="等线" w:hAnsi="Arial"/>
                <w:sz w:val="18"/>
                <w:lang w:val="en-US" w:eastAsia="zh-CN"/>
              </w:rPr>
              <w:t>-</w:t>
            </w:r>
            <w:r>
              <w:rPr>
                <w:rFonts w:ascii="Arial" w:eastAsia="等线" w:hAnsi="Arial"/>
                <w:sz w:val="18"/>
                <w:lang w:val="en-US" w:eastAsia="zh-CN"/>
              </w:rPr>
              <w:t>n41</w:t>
            </w:r>
          </w:p>
        </w:tc>
        <w:tc>
          <w:tcPr>
            <w:tcW w:w="1948" w:type="dxa"/>
            <w:vAlign w:val="center"/>
          </w:tcPr>
          <w:p w14:paraId="0B4774A4" w14:textId="77777777" w:rsidR="00E05272" w:rsidRPr="003938CB" w:rsidRDefault="00E05272" w:rsidP="005A4037">
            <w:pPr>
              <w:keepNext/>
              <w:keepLines/>
              <w:spacing w:after="0"/>
              <w:jc w:val="center"/>
              <w:rPr>
                <w:rFonts w:ascii="Arial" w:eastAsia="等线" w:hAnsi="Arial"/>
                <w:sz w:val="18"/>
                <w:lang w:val="en-US" w:eastAsia="zh-CN"/>
              </w:rPr>
            </w:pPr>
            <w:r>
              <w:rPr>
                <w:rFonts w:ascii="Arial" w:hAnsi="Arial" w:cs="Arial" w:hint="eastAsia"/>
                <w:sz w:val="18"/>
                <w:szCs w:val="18"/>
                <w:lang w:eastAsia="zh-CN"/>
              </w:rPr>
              <w:t>-</w:t>
            </w:r>
          </w:p>
        </w:tc>
        <w:tc>
          <w:tcPr>
            <w:tcW w:w="1948" w:type="dxa"/>
            <w:vAlign w:val="center"/>
          </w:tcPr>
          <w:p w14:paraId="4F527026" w14:textId="77777777" w:rsidR="00E05272" w:rsidRPr="003938CB" w:rsidRDefault="00E05272" w:rsidP="005A4037">
            <w:pPr>
              <w:keepNext/>
              <w:keepLines/>
              <w:spacing w:after="0"/>
              <w:jc w:val="center"/>
              <w:rPr>
                <w:rFonts w:ascii="Arial" w:eastAsia="等线" w:hAnsi="Arial"/>
                <w:sz w:val="18"/>
                <w:lang w:val="en-US" w:eastAsia="zh-CN"/>
              </w:rPr>
            </w:pPr>
            <w:r>
              <w:rPr>
                <w:rFonts w:ascii="Arial" w:hAnsi="Arial" w:cs="Arial"/>
                <w:sz w:val="18"/>
                <w:szCs w:val="18"/>
                <w:lang w:eastAsia="zh-CN"/>
              </w:rPr>
              <w:t>0.2</w:t>
            </w:r>
          </w:p>
        </w:tc>
        <w:tc>
          <w:tcPr>
            <w:tcW w:w="1949" w:type="dxa"/>
            <w:vAlign w:val="center"/>
          </w:tcPr>
          <w:p w14:paraId="28A54C78" w14:textId="77777777" w:rsidR="00E05272" w:rsidRPr="003938CB" w:rsidRDefault="00E05272" w:rsidP="005A4037">
            <w:pPr>
              <w:keepNext/>
              <w:keepLines/>
              <w:spacing w:after="0"/>
              <w:jc w:val="center"/>
              <w:rPr>
                <w:rFonts w:ascii="Arial" w:eastAsia="等线" w:hAnsi="Arial"/>
                <w:sz w:val="18"/>
                <w:lang w:val="en-US" w:eastAsia="zh-CN"/>
              </w:rPr>
            </w:pPr>
            <w:r>
              <w:rPr>
                <w:rFonts w:ascii="Arial" w:hAnsi="Arial" w:cs="Arial" w:hint="eastAsia"/>
                <w:sz w:val="18"/>
                <w:szCs w:val="18"/>
                <w:lang w:eastAsia="zh-CN"/>
              </w:rPr>
              <w:t>-</w:t>
            </w:r>
          </w:p>
        </w:tc>
      </w:tr>
      <w:tr w:rsidR="00E05272" w:rsidRPr="00F92868" w14:paraId="17C019A5" w14:textId="77777777" w:rsidTr="005A4037">
        <w:trPr>
          <w:trHeight w:val="187"/>
          <w:jc w:val="center"/>
        </w:trPr>
        <w:tc>
          <w:tcPr>
            <w:tcW w:w="7439" w:type="dxa"/>
            <w:gridSpan w:val="4"/>
            <w:tcBorders>
              <w:bottom w:val="single" w:sz="4" w:space="0" w:color="auto"/>
            </w:tcBorders>
            <w:shd w:val="clear" w:color="auto" w:fill="auto"/>
          </w:tcPr>
          <w:p w14:paraId="2A729EF2" w14:textId="77777777" w:rsidR="00E05272" w:rsidRPr="00901DE9" w:rsidRDefault="00E05272" w:rsidP="005A4037">
            <w:pPr>
              <w:keepLines/>
              <w:spacing w:after="0"/>
              <w:ind w:left="870" w:hanging="870"/>
              <w:rPr>
                <w:rFonts w:eastAsia="等线" w:cs="Arial"/>
                <w:lang w:eastAsia="ja-JP"/>
              </w:rPr>
            </w:pPr>
            <w:r w:rsidRPr="00901DE9">
              <w:rPr>
                <w:rFonts w:ascii="Arial" w:eastAsia="等线" w:hAnsi="Arial" w:cs="Arial"/>
                <w:sz w:val="18"/>
                <w:lang w:eastAsia="ja-JP"/>
              </w:rPr>
              <w:t>NOTE 9:</w:t>
            </w:r>
            <w:r w:rsidRPr="00901DE9">
              <w:rPr>
                <w:rFonts w:ascii="Arial" w:eastAsia="等线" w:hAnsi="Arial" w:cs="Arial"/>
                <w:sz w:val="18"/>
                <w:lang w:eastAsia="ja-JP"/>
              </w:rPr>
              <w:tab/>
              <w:t xml:space="preserve"> “-” denotes ΔR</w:t>
            </w:r>
            <w:r w:rsidRPr="00901DE9">
              <w:rPr>
                <w:rFonts w:ascii="Arial" w:eastAsia="等线" w:hAnsi="Arial" w:cs="Arial"/>
                <w:sz w:val="18"/>
                <w:vertAlign w:val="subscript"/>
                <w:lang w:eastAsia="ja-JP"/>
              </w:rPr>
              <w:t>IB,c</w:t>
            </w:r>
            <w:r w:rsidRPr="00901DE9">
              <w:rPr>
                <w:rFonts w:ascii="Arial" w:eastAsia="等线" w:hAnsi="Arial" w:cs="Arial"/>
                <w:sz w:val="18"/>
                <w:lang w:eastAsia="ja-JP"/>
              </w:rPr>
              <w:t xml:space="preserve"> = 0.</w:t>
            </w:r>
          </w:p>
          <w:p w14:paraId="0A486E67" w14:textId="77777777" w:rsidR="00E05272" w:rsidRDefault="00E05272" w:rsidP="005A4037">
            <w:pPr>
              <w:keepLines/>
              <w:spacing w:after="0"/>
              <w:ind w:left="870" w:hanging="870"/>
              <w:rPr>
                <w:rFonts w:ascii="Arial" w:eastAsia="等线" w:hAnsi="Arial"/>
                <w:color w:val="000000"/>
                <w:sz w:val="18"/>
                <w:lang w:val="en-US" w:eastAsia="zh-CN"/>
              </w:rPr>
            </w:pPr>
            <w:r w:rsidRPr="00901DE9">
              <w:rPr>
                <w:rFonts w:ascii="Arial" w:eastAsia="等线" w:hAnsi="Arial" w:cs="Arial"/>
                <w:sz w:val="18"/>
                <w:lang w:eastAsia="ja-JP"/>
              </w:rPr>
              <w:t>NOTE 10:</w:t>
            </w:r>
            <w:r w:rsidRPr="00901DE9">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901DE9">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901DE9">
              <w:rPr>
                <w:rFonts w:ascii="Arial" w:eastAsia="等线" w:hAnsi="Arial" w:cs="Arial"/>
                <w:sz w:val="18"/>
                <w:lang w:eastAsia="ja-JP"/>
              </w:rPr>
              <w:t>.</w:t>
            </w:r>
          </w:p>
        </w:tc>
      </w:tr>
    </w:tbl>
    <w:p w14:paraId="3FA49992" w14:textId="3E22216F" w:rsidR="00E05272" w:rsidRPr="00A20126" w:rsidRDefault="00E05272" w:rsidP="00E05272">
      <w:pPr>
        <w:pStyle w:val="31"/>
      </w:pPr>
      <w:bookmarkStart w:id="681" w:name="_Toc136288593"/>
      <w:r>
        <w:t>5.65.2</w:t>
      </w:r>
      <w:r>
        <w:tab/>
      </w:r>
      <w:r w:rsidRPr="00A20126">
        <w:t>Specific for 2 bands UL CA</w:t>
      </w:r>
      <w:bookmarkEnd w:id="681"/>
    </w:p>
    <w:p w14:paraId="28A44C95" w14:textId="72B763C2" w:rsidR="00E05272" w:rsidRPr="00A20126" w:rsidRDefault="00E05272" w:rsidP="00E05272">
      <w:pPr>
        <w:pStyle w:val="41"/>
      </w:pPr>
      <w:bookmarkStart w:id="682" w:name="_Toc136288594"/>
      <w:r>
        <w:t>5.65.2.1</w:t>
      </w:r>
      <w:r>
        <w:tab/>
      </w:r>
      <w:r w:rsidRPr="00A20126">
        <w:t>UE co-existence studies</w:t>
      </w:r>
      <w:bookmarkEnd w:id="682"/>
    </w:p>
    <w:p w14:paraId="421AC21A" w14:textId="77777777" w:rsidR="00E05272" w:rsidRDefault="00E05272" w:rsidP="00E05272">
      <w:pPr>
        <w:pStyle w:val="EditorsNote"/>
        <w:keepLines w:val="0"/>
        <w:widowControl w:val="0"/>
        <w:overflowPunct w:val="0"/>
        <w:autoSpaceDE w:val="0"/>
        <w:autoSpaceDN w:val="0"/>
        <w:adjustRightInd w:val="0"/>
        <w:ind w:left="0" w:firstLine="0"/>
        <w:textAlignment w:val="baseline"/>
        <w:rPr>
          <w:color w:val="auto"/>
          <w:lang w:val="en-US" w:eastAsia="zh-CN"/>
        </w:rPr>
      </w:pPr>
      <w:r>
        <w:rPr>
          <w:color w:val="auto"/>
          <w:lang w:val="en-US" w:eastAsia="zh-CN"/>
        </w:rPr>
        <w:t>Co-existence studies shows that IMD2 caused by UL CA_n2-n5 Tx may fall into band n41 Rx.</w:t>
      </w:r>
    </w:p>
    <w:p w14:paraId="17952E59" w14:textId="24A76637" w:rsidR="00E05272" w:rsidRPr="00A20126" w:rsidRDefault="00E05272" w:rsidP="00E05272">
      <w:pPr>
        <w:pStyle w:val="41"/>
      </w:pPr>
      <w:bookmarkStart w:id="683" w:name="_Toc136288595"/>
      <w:r>
        <w:t>5.65.2.2</w:t>
      </w:r>
      <w:r>
        <w:tab/>
      </w:r>
      <w:r w:rsidRPr="00A20126">
        <w:t>REFSENS requirements</w:t>
      </w:r>
      <w:bookmarkEnd w:id="683"/>
    </w:p>
    <w:p w14:paraId="511FCA12" w14:textId="6DBD9326" w:rsidR="00E05272" w:rsidRDefault="00E05272" w:rsidP="00E05272">
      <w:pPr>
        <w:spacing w:after="120"/>
        <w:rPr>
          <w:rFonts w:ascii="Arial" w:eastAsia="宋体" w:hAnsi="Arial" w:cs="Arial"/>
          <w:kern w:val="2"/>
          <w:lang w:val="en-US" w:eastAsia="zh-CN"/>
        </w:rPr>
      </w:pPr>
      <w:r>
        <w:rPr>
          <w:rFonts w:eastAsia="宋体"/>
          <w:kern w:val="2"/>
          <w:lang w:val="en-US" w:eastAsia="zh-CN"/>
        </w:rPr>
        <w:t xml:space="preserve">For the IMD2 into band n41, the MSD values is reused from </w:t>
      </w:r>
      <w:r w:rsidRPr="00EF5447">
        <w:rPr>
          <w:rFonts w:cs="Arial"/>
        </w:rPr>
        <w:t>DC_2A-7A_n5A</w:t>
      </w:r>
      <w:r>
        <w:rPr>
          <w:rFonts w:eastAsia="宋体"/>
          <w:kern w:val="2"/>
          <w:lang w:val="en-US" w:eastAsia="zh-CN"/>
        </w:rPr>
        <w:t xml:space="preserve"> and are defined in table 5.65.2.2-1:</w:t>
      </w:r>
    </w:p>
    <w:p w14:paraId="4B980827" w14:textId="4F5B6502" w:rsidR="00E05272" w:rsidRPr="00A20126" w:rsidRDefault="00E05272" w:rsidP="00E05272">
      <w:pPr>
        <w:pStyle w:val="TH"/>
        <w:rPr>
          <w:rFonts w:cs="Arial"/>
        </w:rPr>
      </w:pPr>
      <w:r w:rsidRPr="00A20126">
        <w:rPr>
          <w:rFonts w:cs="Arial"/>
        </w:rPr>
        <w:t xml:space="preserve">Table </w:t>
      </w:r>
      <w:r>
        <w:rPr>
          <w:rFonts w:cs="Arial"/>
        </w:rPr>
        <w:t>5.65</w:t>
      </w:r>
      <w:r w:rsidRPr="00A20126">
        <w:rPr>
          <w:rFonts w:cs="Arial"/>
        </w:rPr>
        <w:t xml:space="preserve">.2.2-1: 3DL/2UL </w:t>
      </w:r>
      <w:r>
        <w:rPr>
          <w:rFonts w:cs="Arial" w:hint="eastAsia"/>
          <w:lang w:eastAsia="zh-CN"/>
        </w:rPr>
        <w:t>int</w:t>
      </w:r>
      <w:r>
        <w:rPr>
          <w:rFonts w:cs="Arial"/>
          <w:lang w:eastAsia="zh-CN"/>
        </w:rPr>
        <w:t>er-band</w:t>
      </w:r>
      <w:r w:rsidRPr="00A20126">
        <w:rPr>
          <w:rFonts w:cs="Arial"/>
        </w:rPr>
        <w:t xml:space="preserve"> 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05272" w14:paraId="76DF713E" w14:textId="77777777" w:rsidTr="005A4037">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27DA46D" w14:textId="77777777" w:rsidR="00E05272" w:rsidRDefault="00E05272" w:rsidP="005A4037">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49199E6C" w14:textId="77777777" w:rsidR="00E05272" w:rsidRDefault="00E05272" w:rsidP="005A4037">
            <w:pPr>
              <w:pStyle w:val="TAH"/>
            </w:pPr>
            <w:r>
              <w:t>Source of IMD</w:t>
            </w:r>
          </w:p>
        </w:tc>
      </w:tr>
      <w:tr w:rsidR="00E05272" w14:paraId="1B29B21A" w14:textId="77777777" w:rsidTr="005A4037">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50859D2" w14:textId="77777777" w:rsidR="00E05272" w:rsidRDefault="00E05272" w:rsidP="005A4037">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C6AC8B2" w14:textId="77777777" w:rsidR="00E05272" w:rsidRDefault="00E05272" w:rsidP="005A4037">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07A234CD" w14:textId="77777777" w:rsidR="00E05272" w:rsidRDefault="00E05272" w:rsidP="005A4037">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74D051AB" w14:textId="77777777" w:rsidR="00E05272" w:rsidRDefault="00E05272" w:rsidP="005A4037">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76DA0BF9" w14:textId="77777777" w:rsidR="00E05272" w:rsidRDefault="00E05272" w:rsidP="005A4037">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260A3D3B" w14:textId="77777777" w:rsidR="00E05272" w:rsidRDefault="00E05272" w:rsidP="005A4037">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71DBB7F4" w14:textId="77777777" w:rsidR="00E05272" w:rsidRDefault="00E05272" w:rsidP="005A4037">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152CFC56" w14:textId="77777777" w:rsidR="00E05272" w:rsidRDefault="00E05272" w:rsidP="005A4037">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79D929E8" w14:textId="77777777" w:rsidR="00E05272" w:rsidRDefault="00E05272" w:rsidP="005A4037">
            <w:pPr>
              <w:pStyle w:val="TAH"/>
            </w:pPr>
          </w:p>
        </w:tc>
      </w:tr>
      <w:tr w:rsidR="00E05272" w14:paraId="3603175B" w14:textId="77777777" w:rsidTr="005A403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9A25CFF" w14:textId="77777777" w:rsidR="00E05272" w:rsidRDefault="00E05272" w:rsidP="005A4037">
            <w:pPr>
              <w:pStyle w:val="TAC"/>
              <w:rPr>
                <w:lang w:val="en-US" w:eastAsia="zh-CN"/>
              </w:rPr>
            </w:pPr>
            <w:r w:rsidRPr="003938CB">
              <w:rPr>
                <w:rFonts w:eastAsia="等线"/>
                <w:lang w:val="en-US" w:eastAsia="zh-CN"/>
              </w:rPr>
              <w:t>CA_n2-</w:t>
            </w:r>
            <w:r>
              <w:rPr>
                <w:rFonts w:eastAsia="等线"/>
                <w:lang w:val="en-US" w:eastAsia="zh-CN"/>
              </w:rPr>
              <w:t>n5</w:t>
            </w:r>
            <w:r w:rsidRPr="003938CB">
              <w:rPr>
                <w:rFonts w:eastAsia="等线"/>
                <w:lang w:val="en-US" w:eastAsia="zh-CN"/>
              </w:rPr>
              <w:t>-</w:t>
            </w:r>
            <w:r>
              <w:rPr>
                <w:rFonts w:eastAsia="等线"/>
                <w:lang w:val="en-US" w:eastAsia="zh-CN"/>
              </w:rPr>
              <w:t>n41</w:t>
            </w:r>
          </w:p>
        </w:tc>
        <w:tc>
          <w:tcPr>
            <w:tcW w:w="1146" w:type="dxa"/>
            <w:tcBorders>
              <w:top w:val="single" w:sz="4" w:space="0" w:color="auto"/>
              <w:left w:val="single" w:sz="4" w:space="0" w:color="auto"/>
              <w:right w:val="single" w:sz="4" w:space="0" w:color="auto"/>
            </w:tcBorders>
            <w:vAlign w:val="center"/>
          </w:tcPr>
          <w:p w14:paraId="54D67C66" w14:textId="77777777" w:rsidR="00E05272" w:rsidRDefault="00E05272" w:rsidP="005A4037">
            <w:pPr>
              <w:pStyle w:val="TAC"/>
              <w:rPr>
                <w:rFonts w:eastAsia="宋体"/>
                <w:lang w:val="en-US" w:eastAsia="zh-CN"/>
              </w:rPr>
            </w:pPr>
            <w:r>
              <w:rPr>
                <w:rFonts w:cs="Arial"/>
              </w:rPr>
              <w:t>n</w:t>
            </w:r>
            <w:r w:rsidRPr="00EF5447">
              <w:rPr>
                <w:rFonts w:cs="Arial"/>
              </w:rPr>
              <w:t>2</w:t>
            </w:r>
          </w:p>
        </w:tc>
        <w:tc>
          <w:tcPr>
            <w:tcW w:w="960" w:type="dxa"/>
            <w:tcBorders>
              <w:top w:val="single" w:sz="4" w:space="0" w:color="auto"/>
              <w:left w:val="single" w:sz="4" w:space="0" w:color="auto"/>
              <w:right w:val="single" w:sz="4" w:space="0" w:color="auto"/>
            </w:tcBorders>
          </w:tcPr>
          <w:p w14:paraId="436F461F" w14:textId="77777777" w:rsidR="00E05272" w:rsidRDefault="00E05272" w:rsidP="005A4037">
            <w:pPr>
              <w:pStyle w:val="TAC"/>
              <w:rPr>
                <w:rFonts w:eastAsia="宋体"/>
                <w:lang w:val="en-US" w:eastAsia="zh-CN"/>
              </w:rPr>
            </w:pPr>
            <w:r w:rsidRPr="00EF5447">
              <w:rPr>
                <w:rFonts w:cs="Arial"/>
              </w:rPr>
              <w:t>1855</w:t>
            </w:r>
          </w:p>
        </w:tc>
        <w:tc>
          <w:tcPr>
            <w:tcW w:w="964" w:type="dxa"/>
            <w:tcBorders>
              <w:top w:val="single" w:sz="4" w:space="0" w:color="auto"/>
              <w:left w:val="single" w:sz="4" w:space="0" w:color="auto"/>
              <w:right w:val="single" w:sz="4" w:space="0" w:color="auto"/>
            </w:tcBorders>
          </w:tcPr>
          <w:p w14:paraId="1EE1F0C6" w14:textId="77777777" w:rsidR="00E05272" w:rsidRDefault="00E05272" w:rsidP="005A4037">
            <w:pPr>
              <w:pStyle w:val="TAC"/>
              <w:rPr>
                <w:lang w:val="en-US" w:eastAsia="zh-CN"/>
              </w:rPr>
            </w:pPr>
            <w:r w:rsidRPr="00EF5447">
              <w:rPr>
                <w:rFonts w:cs="Arial"/>
              </w:rPr>
              <w:t>10</w:t>
            </w:r>
          </w:p>
        </w:tc>
        <w:tc>
          <w:tcPr>
            <w:tcW w:w="960" w:type="dxa"/>
            <w:tcBorders>
              <w:top w:val="single" w:sz="4" w:space="0" w:color="auto"/>
              <w:left w:val="single" w:sz="4" w:space="0" w:color="auto"/>
              <w:right w:val="single" w:sz="4" w:space="0" w:color="auto"/>
            </w:tcBorders>
          </w:tcPr>
          <w:p w14:paraId="5CDEA9C7" w14:textId="77777777" w:rsidR="00E05272" w:rsidRDefault="00E05272" w:rsidP="005A4037">
            <w:pPr>
              <w:pStyle w:val="TAC"/>
              <w:rPr>
                <w:lang w:val="en-US" w:eastAsia="zh-CN"/>
              </w:rPr>
            </w:pPr>
            <w:r w:rsidRPr="00EF5447">
              <w:rPr>
                <w:rFonts w:cs="Arial"/>
              </w:rPr>
              <w:t>50</w:t>
            </w:r>
          </w:p>
        </w:tc>
        <w:tc>
          <w:tcPr>
            <w:tcW w:w="960" w:type="dxa"/>
            <w:tcBorders>
              <w:top w:val="single" w:sz="4" w:space="0" w:color="auto"/>
              <w:left w:val="single" w:sz="4" w:space="0" w:color="auto"/>
              <w:right w:val="single" w:sz="4" w:space="0" w:color="auto"/>
            </w:tcBorders>
          </w:tcPr>
          <w:p w14:paraId="65242CEE" w14:textId="77777777" w:rsidR="00E05272" w:rsidRDefault="00E05272" w:rsidP="005A4037">
            <w:pPr>
              <w:pStyle w:val="TAC"/>
              <w:rPr>
                <w:rFonts w:eastAsia="宋体"/>
                <w:lang w:val="en-US" w:eastAsia="zh-CN"/>
              </w:rPr>
            </w:pPr>
            <w:r w:rsidRPr="00EF5447">
              <w:rPr>
                <w:rFonts w:cs="Arial"/>
              </w:rPr>
              <w:t>1935</w:t>
            </w:r>
          </w:p>
        </w:tc>
        <w:tc>
          <w:tcPr>
            <w:tcW w:w="977" w:type="dxa"/>
            <w:tcBorders>
              <w:top w:val="single" w:sz="4" w:space="0" w:color="auto"/>
              <w:left w:val="single" w:sz="4" w:space="0" w:color="auto"/>
              <w:bottom w:val="single" w:sz="4" w:space="0" w:color="auto"/>
              <w:right w:val="single" w:sz="4" w:space="0" w:color="auto"/>
            </w:tcBorders>
          </w:tcPr>
          <w:p w14:paraId="37DC870B" w14:textId="77777777" w:rsidR="00E05272" w:rsidRDefault="00E05272" w:rsidP="005A4037">
            <w:pPr>
              <w:pStyle w:val="TAC"/>
              <w:rPr>
                <w:lang w:val="en-US" w:eastAsia="zh-CN"/>
              </w:rPr>
            </w:pPr>
            <w:r w:rsidRPr="00EF5447">
              <w:rPr>
                <w:rFonts w:cs="Arial"/>
              </w:rPr>
              <w:t>N/A</w:t>
            </w:r>
          </w:p>
        </w:tc>
        <w:tc>
          <w:tcPr>
            <w:tcW w:w="828" w:type="dxa"/>
            <w:tcBorders>
              <w:top w:val="single" w:sz="4" w:space="0" w:color="auto"/>
              <w:left w:val="single" w:sz="4" w:space="0" w:color="auto"/>
              <w:right w:val="single" w:sz="4" w:space="0" w:color="auto"/>
            </w:tcBorders>
            <w:vAlign w:val="center"/>
          </w:tcPr>
          <w:p w14:paraId="22359002" w14:textId="77777777" w:rsidR="00E05272" w:rsidRDefault="00E05272" w:rsidP="005A4037">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7BE25C7D" w14:textId="77777777" w:rsidR="00E05272" w:rsidRDefault="00E05272" w:rsidP="005A4037">
            <w:pPr>
              <w:pStyle w:val="TAC"/>
              <w:rPr>
                <w:lang w:val="en-US" w:eastAsia="zh-CN"/>
              </w:rPr>
            </w:pPr>
            <w:r>
              <w:t>N/A</w:t>
            </w:r>
          </w:p>
        </w:tc>
      </w:tr>
      <w:tr w:rsidR="00E05272" w14:paraId="3E3821BE" w14:textId="77777777" w:rsidTr="005A403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FA3BFEC" w14:textId="77777777" w:rsidR="00E05272" w:rsidRDefault="00E05272" w:rsidP="005A4037">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8068D9D" w14:textId="77777777" w:rsidR="00E05272" w:rsidRDefault="00E05272" w:rsidP="005A4037">
            <w:pPr>
              <w:pStyle w:val="TAC"/>
              <w:rPr>
                <w:lang w:val="en-US" w:eastAsia="zh-CN"/>
              </w:rPr>
            </w:pPr>
            <w:r w:rsidRPr="00EF5447">
              <w:rPr>
                <w:rFonts w:cs="Arial"/>
              </w:rPr>
              <w:t>n5</w:t>
            </w:r>
          </w:p>
        </w:tc>
        <w:tc>
          <w:tcPr>
            <w:tcW w:w="960" w:type="dxa"/>
            <w:tcBorders>
              <w:top w:val="single" w:sz="4" w:space="0" w:color="auto"/>
              <w:left w:val="single" w:sz="4" w:space="0" w:color="auto"/>
              <w:right w:val="single" w:sz="4" w:space="0" w:color="auto"/>
            </w:tcBorders>
          </w:tcPr>
          <w:p w14:paraId="6E738172" w14:textId="77777777" w:rsidR="00E05272" w:rsidRDefault="00E05272" w:rsidP="005A4037">
            <w:pPr>
              <w:pStyle w:val="TAC"/>
              <w:rPr>
                <w:rFonts w:eastAsia="宋体"/>
                <w:lang w:val="en-US" w:eastAsia="zh-CN"/>
              </w:rPr>
            </w:pPr>
            <w:r w:rsidRPr="00EF5447">
              <w:rPr>
                <w:rFonts w:cs="Arial"/>
              </w:rPr>
              <w:t>830</w:t>
            </w:r>
          </w:p>
        </w:tc>
        <w:tc>
          <w:tcPr>
            <w:tcW w:w="964" w:type="dxa"/>
            <w:tcBorders>
              <w:top w:val="single" w:sz="4" w:space="0" w:color="auto"/>
              <w:left w:val="single" w:sz="4" w:space="0" w:color="auto"/>
              <w:right w:val="single" w:sz="4" w:space="0" w:color="auto"/>
            </w:tcBorders>
          </w:tcPr>
          <w:p w14:paraId="6039E235" w14:textId="77777777" w:rsidR="00E05272" w:rsidRDefault="00E05272" w:rsidP="005A4037">
            <w:pPr>
              <w:pStyle w:val="TAC"/>
              <w:rPr>
                <w:lang w:val="en-US" w:eastAsia="zh-CN"/>
              </w:rPr>
            </w:pPr>
            <w:r w:rsidRPr="00EF5447">
              <w:rPr>
                <w:rFonts w:cs="Arial"/>
              </w:rPr>
              <w:t>5</w:t>
            </w:r>
          </w:p>
        </w:tc>
        <w:tc>
          <w:tcPr>
            <w:tcW w:w="960" w:type="dxa"/>
            <w:tcBorders>
              <w:top w:val="single" w:sz="4" w:space="0" w:color="auto"/>
              <w:left w:val="single" w:sz="4" w:space="0" w:color="auto"/>
              <w:right w:val="single" w:sz="4" w:space="0" w:color="auto"/>
            </w:tcBorders>
          </w:tcPr>
          <w:p w14:paraId="27A7E565" w14:textId="77777777" w:rsidR="00E05272" w:rsidRDefault="00E05272" w:rsidP="005A4037">
            <w:pPr>
              <w:pStyle w:val="TAC"/>
              <w:rPr>
                <w:lang w:val="en-US" w:eastAsia="zh-CN"/>
              </w:rPr>
            </w:pPr>
            <w:r w:rsidRPr="00EF5447">
              <w:rPr>
                <w:rFonts w:cs="Arial"/>
              </w:rPr>
              <w:t>25</w:t>
            </w:r>
          </w:p>
        </w:tc>
        <w:tc>
          <w:tcPr>
            <w:tcW w:w="960" w:type="dxa"/>
            <w:tcBorders>
              <w:top w:val="single" w:sz="4" w:space="0" w:color="auto"/>
              <w:left w:val="single" w:sz="4" w:space="0" w:color="auto"/>
              <w:right w:val="single" w:sz="4" w:space="0" w:color="auto"/>
            </w:tcBorders>
          </w:tcPr>
          <w:p w14:paraId="6F181ADF" w14:textId="77777777" w:rsidR="00E05272" w:rsidRDefault="00E05272" w:rsidP="005A4037">
            <w:pPr>
              <w:pStyle w:val="TAC"/>
              <w:rPr>
                <w:lang w:val="en-US" w:eastAsia="zh-CN"/>
              </w:rPr>
            </w:pPr>
            <w:r w:rsidRPr="00EF5447">
              <w:rPr>
                <w:rFonts w:cs="Arial"/>
              </w:rPr>
              <w:t>875</w:t>
            </w:r>
          </w:p>
        </w:tc>
        <w:tc>
          <w:tcPr>
            <w:tcW w:w="977" w:type="dxa"/>
            <w:tcBorders>
              <w:top w:val="single" w:sz="4" w:space="0" w:color="auto"/>
              <w:left w:val="single" w:sz="4" w:space="0" w:color="auto"/>
              <w:bottom w:val="single" w:sz="4" w:space="0" w:color="auto"/>
              <w:right w:val="single" w:sz="4" w:space="0" w:color="auto"/>
            </w:tcBorders>
          </w:tcPr>
          <w:p w14:paraId="0ACBCC49" w14:textId="77777777" w:rsidR="00E05272" w:rsidRDefault="00E05272" w:rsidP="005A4037">
            <w:pPr>
              <w:pStyle w:val="TAC"/>
              <w:rPr>
                <w:lang w:val="en-US" w:eastAsia="zh-CN"/>
              </w:rPr>
            </w:pPr>
            <w:r w:rsidRPr="00EF5447">
              <w:rPr>
                <w:rFonts w:cs="Arial"/>
              </w:rPr>
              <w:t>N/A</w:t>
            </w:r>
          </w:p>
        </w:tc>
        <w:tc>
          <w:tcPr>
            <w:tcW w:w="828" w:type="dxa"/>
            <w:tcBorders>
              <w:top w:val="single" w:sz="4" w:space="0" w:color="auto"/>
              <w:left w:val="single" w:sz="4" w:space="0" w:color="auto"/>
              <w:right w:val="single" w:sz="4" w:space="0" w:color="auto"/>
            </w:tcBorders>
            <w:vAlign w:val="center"/>
          </w:tcPr>
          <w:p w14:paraId="4768B5F4" w14:textId="77777777" w:rsidR="00E05272" w:rsidRDefault="00E05272" w:rsidP="005A4037">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17193CA4" w14:textId="77777777" w:rsidR="00E05272" w:rsidRDefault="00E05272" w:rsidP="005A4037">
            <w:pPr>
              <w:pStyle w:val="TAC"/>
              <w:rPr>
                <w:lang w:val="en-US" w:eastAsia="zh-CN"/>
              </w:rPr>
            </w:pPr>
            <w:r>
              <w:t>N/A</w:t>
            </w:r>
          </w:p>
        </w:tc>
      </w:tr>
      <w:tr w:rsidR="00E05272" w14:paraId="36778778" w14:textId="77777777" w:rsidTr="005A403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A73386A" w14:textId="77777777" w:rsidR="00E05272" w:rsidRDefault="00E05272" w:rsidP="005A4037">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147EB71" w14:textId="77777777" w:rsidR="00E05272" w:rsidRDefault="00E05272" w:rsidP="005A4037">
            <w:pPr>
              <w:pStyle w:val="TAC"/>
              <w:rPr>
                <w:rFonts w:eastAsia="宋体"/>
                <w:lang w:val="en-US" w:eastAsia="zh-CN"/>
              </w:rPr>
            </w:pPr>
            <w:r>
              <w:rPr>
                <w:rFonts w:cs="Arial"/>
              </w:rPr>
              <w:t>n41</w:t>
            </w:r>
          </w:p>
        </w:tc>
        <w:tc>
          <w:tcPr>
            <w:tcW w:w="960" w:type="dxa"/>
            <w:tcBorders>
              <w:top w:val="single" w:sz="4" w:space="0" w:color="auto"/>
              <w:left w:val="single" w:sz="4" w:space="0" w:color="auto"/>
              <w:right w:val="single" w:sz="4" w:space="0" w:color="auto"/>
            </w:tcBorders>
          </w:tcPr>
          <w:p w14:paraId="3F1FF29E" w14:textId="77777777" w:rsidR="00E05272" w:rsidRDefault="00E05272" w:rsidP="005A4037">
            <w:pPr>
              <w:pStyle w:val="TAC"/>
              <w:rPr>
                <w:rFonts w:eastAsia="宋体"/>
                <w:lang w:val="en-US" w:eastAsia="zh-CN"/>
              </w:rPr>
            </w:pPr>
            <w:r w:rsidRPr="00EF5447">
              <w:rPr>
                <w:rFonts w:cs="Arial"/>
              </w:rPr>
              <w:t>2685</w:t>
            </w:r>
          </w:p>
        </w:tc>
        <w:tc>
          <w:tcPr>
            <w:tcW w:w="964" w:type="dxa"/>
            <w:tcBorders>
              <w:top w:val="single" w:sz="4" w:space="0" w:color="auto"/>
              <w:left w:val="single" w:sz="4" w:space="0" w:color="auto"/>
              <w:right w:val="single" w:sz="4" w:space="0" w:color="auto"/>
            </w:tcBorders>
          </w:tcPr>
          <w:p w14:paraId="47AB6374" w14:textId="77777777" w:rsidR="00E05272" w:rsidRDefault="00E05272" w:rsidP="005A4037">
            <w:pPr>
              <w:pStyle w:val="TAC"/>
              <w:rPr>
                <w:rFonts w:eastAsia="宋体"/>
                <w:lang w:val="en-US" w:eastAsia="zh-CN"/>
              </w:rPr>
            </w:pPr>
            <w:r w:rsidRPr="00EF5447">
              <w:rPr>
                <w:rFonts w:cs="Arial"/>
              </w:rPr>
              <w:t>10</w:t>
            </w:r>
          </w:p>
        </w:tc>
        <w:tc>
          <w:tcPr>
            <w:tcW w:w="960" w:type="dxa"/>
            <w:tcBorders>
              <w:top w:val="single" w:sz="4" w:space="0" w:color="auto"/>
              <w:left w:val="single" w:sz="4" w:space="0" w:color="auto"/>
              <w:right w:val="single" w:sz="4" w:space="0" w:color="auto"/>
            </w:tcBorders>
          </w:tcPr>
          <w:p w14:paraId="15132618" w14:textId="77777777" w:rsidR="00E05272" w:rsidRDefault="00E05272" w:rsidP="005A4037">
            <w:pPr>
              <w:pStyle w:val="TAC"/>
              <w:rPr>
                <w:rFonts w:eastAsia="宋体"/>
                <w:lang w:val="en-US" w:eastAsia="zh-CN"/>
              </w:rPr>
            </w:pPr>
            <w:r w:rsidRPr="00EF5447">
              <w:rPr>
                <w:rFonts w:cs="Arial"/>
              </w:rPr>
              <w:t>50</w:t>
            </w:r>
          </w:p>
        </w:tc>
        <w:tc>
          <w:tcPr>
            <w:tcW w:w="960" w:type="dxa"/>
            <w:tcBorders>
              <w:top w:val="single" w:sz="4" w:space="0" w:color="auto"/>
              <w:left w:val="single" w:sz="4" w:space="0" w:color="auto"/>
              <w:right w:val="single" w:sz="4" w:space="0" w:color="auto"/>
            </w:tcBorders>
          </w:tcPr>
          <w:p w14:paraId="1AA92F1A" w14:textId="77777777" w:rsidR="00E05272" w:rsidRDefault="00E05272" w:rsidP="005A4037">
            <w:pPr>
              <w:pStyle w:val="TAC"/>
              <w:rPr>
                <w:rFonts w:eastAsia="宋体"/>
                <w:lang w:val="en-US" w:eastAsia="zh-CN"/>
              </w:rPr>
            </w:pPr>
            <w:r w:rsidRPr="00EF5447">
              <w:rPr>
                <w:rFonts w:cs="Arial"/>
              </w:rPr>
              <w:t>2685</w:t>
            </w:r>
          </w:p>
        </w:tc>
        <w:tc>
          <w:tcPr>
            <w:tcW w:w="977" w:type="dxa"/>
            <w:tcBorders>
              <w:top w:val="single" w:sz="4" w:space="0" w:color="auto"/>
              <w:left w:val="single" w:sz="4" w:space="0" w:color="auto"/>
              <w:bottom w:val="single" w:sz="4" w:space="0" w:color="auto"/>
              <w:right w:val="single" w:sz="4" w:space="0" w:color="auto"/>
            </w:tcBorders>
          </w:tcPr>
          <w:p w14:paraId="6780BDC0" w14:textId="77777777" w:rsidR="00E05272" w:rsidRDefault="00E05272" w:rsidP="005A4037">
            <w:pPr>
              <w:pStyle w:val="TAC"/>
              <w:rPr>
                <w:lang w:val="en-US" w:eastAsia="zh-CN"/>
              </w:rPr>
            </w:pPr>
            <w:r w:rsidRPr="00EF5447">
              <w:rPr>
                <w:rFonts w:cs="Arial"/>
              </w:rPr>
              <w:t>30.0</w:t>
            </w:r>
          </w:p>
        </w:tc>
        <w:tc>
          <w:tcPr>
            <w:tcW w:w="828" w:type="dxa"/>
            <w:tcBorders>
              <w:top w:val="single" w:sz="4" w:space="0" w:color="auto"/>
              <w:left w:val="single" w:sz="4" w:space="0" w:color="auto"/>
              <w:right w:val="single" w:sz="4" w:space="0" w:color="auto"/>
            </w:tcBorders>
            <w:vAlign w:val="center"/>
          </w:tcPr>
          <w:p w14:paraId="50FC6FA0" w14:textId="77777777" w:rsidR="00E05272" w:rsidRDefault="00E05272" w:rsidP="005A4037">
            <w:pPr>
              <w:pStyle w:val="TAC"/>
              <w:rPr>
                <w:lang w:val="en-US" w:eastAsia="zh-CN"/>
              </w:rPr>
            </w:pPr>
            <w:r>
              <w:rPr>
                <w:lang w:eastAsia="zh-CN"/>
              </w:rPr>
              <w:t>TDD</w:t>
            </w:r>
          </w:p>
        </w:tc>
        <w:tc>
          <w:tcPr>
            <w:tcW w:w="1057" w:type="dxa"/>
            <w:tcBorders>
              <w:top w:val="single" w:sz="4" w:space="0" w:color="auto"/>
              <w:left w:val="single" w:sz="4" w:space="0" w:color="auto"/>
              <w:right w:val="single" w:sz="4" w:space="0" w:color="auto"/>
            </w:tcBorders>
          </w:tcPr>
          <w:p w14:paraId="7F533725" w14:textId="77777777" w:rsidR="00E05272" w:rsidRDefault="00E05272" w:rsidP="005A4037">
            <w:pPr>
              <w:pStyle w:val="TAC"/>
              <w:rPr>
                <w:rFonts w:eastAsia="宋体"/>
                <w:vertAlign w:val="superscript"/>
                <w:lang w:val="en-US" w:eastAsia="zh-CN"/>
              </w:rPr>
            </w:pPr>
            <w:r>
              <w:t>IMD</w:t>
            </w:r>
            <w:r>
              <w:rPr>
                <w:rFonts w:eastAsia="宋体" w:hint="eastAsia"/>
                <w:lang w:val="en-US" w:eastAsia="zh-CN"/>
              </w:rPr>
              <w:t>2</w:t>
            </w:r>
          </w:p>
        </w:tc>
      </w:tr>
    </w:tbl>
    <w:p w14:paraId="3099ECFD" w14:textId="77777777" w:rsidR="008E4F23" w:rsidRDefault="008E4F23" w:rsidP="00AC4AB0">
      <w:pPr>
        <w:rPr>
          <w:b/>
          <w:color w:val="0070C0"/>
          <w:sz w:val="32"/>
          <w:szCs w:val="32"/>
        </w:rPr>
      </w:pPr>
    </w:p>
    <w:p w14:paraId="1C257B2E" w14:textId="77777777" w:rsidR="008E4F23" w:rsidRPr="00FA1E66" w:rsidRDefault="008E4F23" w:rsidP="00AC4AB0">
      <w:pPr>
        <w:rPr>
          <w:b/>
          <w:color w:val="0070C0"/>
          <w:sz w:val="32"/>
          <w:szCs w:val="32"/>
        </w:rPr>
      </w:pPr>
    </w:p>
    <w:p w14:paraId="28679EAA" w14:textId="77777777" w:rsidR="00FA1E66" w:rsidRDefault="00FA1E66" w:rsidP="00AC4AB0">
      <w:pPr>
        <w:rPr>
          <w:b/>
          <w:color w:val="0070C0"/>
          <w:sz w:val="32"/>
          <w:szCs w:val="32"/>
        </w:rPr>
      </w:pPr>
    </w:p>
    <w:p w14:paraId="2A3EB853" w14:textId="77777777" w:rsidR="00FA1E66" w:rsidRDefault="00FA1E66" w:rsidP="00AC4AB0">
      <w:pPr>
        <w:rPr>
          <w:b/>
          <w:color w:val="0070C0"/>
          <w:sz w:val="32"/>
          <w:szCs w:val="32"/>
        </w:rPr>
      </w:pPr>
    </w:p>
    <w:p w14:paraId="0A45626F" w14:textId="77777777" w:rsidR="0086115F" w:rsidRPr="000469EC" w:rsidRDefault="0086115F" w:rsidP="00AC4AB0">
      <w:pPr>
        <w:rPr>
          <w:b/>
          <w:color w:val="0070C0"/>
          <w:sz w:val="32"/>
          <w:szCs w:val="32"/>
        </w:rPr>
      </w:pPr>
    </w:p>
    <w:p w14:paraId="72A9C680" w14:textId="77777777" w:rsidR="003468A1" w:rsidRPr="00A20126" w:rsidRDefault="003468A1">
      <w:pPr>
        <w:pStyle w:val="EditorsNote"/>
        <w:overflowPunct w:val="0"/>
        <w:autoSpaceDE w:val="0"/>
        <w:autoSpaceDN w:val="0"/>
        <w:adjustRightInd w:val="0"/>
        <w:ind w:left="284" w:firstLine="0"/>
        <w:textAlignment w:val="baseline"/>
        <w:rPr>
          <w:rFonts w:eastAsia="宋体"/>
          <w:lang w:eastAsia="zh-CN"/>
        </w:rPr>
      </w:pPr>
    </w:p>
    <w:p w14:paraId="690E9784" w14:textId="77777777" w:rsidR="00654648" w:rsidRDefault="00DF33FC">
      <w:pPr>
        <w:pStyle w:val="1"/>
        <w:rPr>
          <w:rFonts w:cs="Arial"/>
        </w:rPr>
      </w:pPr>
      <w:bookmarkStart w:id="684" w:name="_Toc136288596"/>
      <w:r>
        <w:t>6</w:t>
      </w:r>
      <w:r>
        <w:tab/>
      </w:r>
      <w:r>
        <w:rPr>
          <w:rFonts w:cs="Arial"/>
          <w:lang w:eastAsia="zh-CN"/>
        </w:rPr>
        <w:t>Dual Connectivity</w:t>
      </w:r>
      <w:r>
        <w:rPr>
          <w:rFonts w:cs="Arial"/>
        </w:rPr>
        <w:t>: Specific Band Combination Part</w:t>
      </w:r>
      <w:bookmarkEnd w:id="684"/>
    </w:p>
    <w:p w14:paraId="6FD7A09B" w14:textId="77777777" w:rsidR="00654648" w:rsidRDefault="00DF33FC">
      <w:pPr>
        <w:pStyle w:val="21"/>
      </w:pPr>
      <w:bookmarkStart w:id="685" w:name="_Toc136288597"/>
      <w:r>
        <w:t>6.</w:t>
      </w:r>
      <w:r>
        <w:rPr>
          <w:rFonts w:hint="eastAsia"/>
          <w:lang w:eastAsia="zh-CN"/>
        </w:rPr>
        <w:t>x</w:t>
      </w:r>
      <w:r>
        <w:tab/>
        <w:t>DC_nX-nY-nZ</w:t>
      </w:r>
      <w:bookmarkEnd w:id="685"/>
    </w:p>
    <w:p w14:paraId="3E394B9A" w14:textId="70250A6F" w:rsidR="00654648" w:rsidRDefault="00DF33FC">
      <w:pPr>
        <w:pStyle w:val="EditorsNote"/>
        <w:overflowPunct w:val="0"/>
        <w:autoSpaceDE w:val="0"/>
        <w:autoSpaceDN w:val="0"/>
        <w:adjustRightInd w:val="0"/>
        <w:ind w:left="284" w:firstLine="0"/>
        <w:textAlignment w:val="baseline"/>
        <w:rPr>
          <w:rFonts w:eastAsia="宋体"/>
          <w:lang w:val="en-US" w:eastAsia="zh-CN"/>
        </w:rPr>
      </w:pPr>
      <w:r>
        <w:rPr>
          <w:rFonts w:eastAsia="宋体"/>
          <w:lang w:val="en-US" w:eastAsia="zh-CN"/>
        </w:rPr>
        <w:t>Editor</w:t>
      </w:r>
      <w:r w:rsidR="00567377">
        <w:rPr>
          <w:rFonts w:eastAsia="宋体"/>
          <w:lang w:val="en-US" w:eastAsia="zh-CN"/>
        </w:rPr>
        <w:t>’</w:t>
      </w:r>
      <w:r>
        <w:rPr>
          <w:rFonts w:eastAsia="宋体"/>
          <w:lang w:val="en-US" w:eastAsia="zh-CN"/>
        </w:rPr>
        <w:t xml:space="preserve">s note: </w:t>
      </w:r>
      <w:r>
        <w:rPr>
          <w:rFonts w:eastAsia="宋体" w:hint="eastAsia"/>
          <w:lang w:val="en-US" w:eastAsia="zh-CN"/>
        </w:rPr>
        <w:t>The texts for NR DC can only be added associated with the texts for the corresponding inter-band 2 bands UL CA above, which means pure TP to TR to included NR DC configuration is not allowed.</w:t>
      </w:r>
    </w:p>
    <w:p w14:paraId="37161F00" w14:textId="77777777" w:rsidR="00654648" w:rsidRDefault="00DF33FC">
      <w:pPr>
        <w:pStyle w:val="31"/>
        <w:rPr>
          <w:rFonts w:cs="Arial"/>
          <w:lang w:val="en-US" w:eastAsia="zh-CN"/>
        </w:rPr>
      </w:pPr>
      <w:bookmarkStart w:id="686" w:name="_Toc136288598"/>
      <w:r>
        <w:t>6.x.1</w:t>
      </w:r>
      <w:r>
        <w:tab/>
      </w:r>
      <w:r>
        <w:rPr>
          <w:rFonts w:cs="Arial"/>
          <w:lang w:eastAsia="zh-CN"/>
        </w:rPr>
        <w:t>Configurations for DC_</w:t>
      </w:r>
      <w:r>
        <w:rPr>
          <w:rFonts w:cs="Arial"/>
          <w:lang w:val="en-US" w:eastAsia="zh-CN"/>
        </w:rPr>
        <w:t>n</w:t>
      </w:r>
      <w:r>
        <w:rPr>
          <w:rFonts w:cs="Arial" w:hint="eastAsia"/>
          <w:lang w:val="en-US" w:eastAsia="zh-CN"/>
        </w:rPr>
        <w:t>X</w:t>
      </w:r>
      <w:r>
        <w:rPr>
          <w:rFonts w:cs="Arial"/>
          <w:lang w:val="en-US" w:eastAsia="zh-CN"/>
        </w:rPr>
        <w:t>-n</w:t>
      </w:r>
      <w:r>
        <w:rPr>
          <w:rFonts w:cs="Arial" w:hint="eastAsia"/>
          <w:lang w:val="en-US" w:eastAsia="zh-CN"/>
        </w:rPr>
        <w:t>Y-nZ</w:t>
      </w:r>
      <w:bookmarkEnd w:id="686"/>
    </w:p>
    <w:p w14:paraId="66B0047C" w14:textId="77777777" w:rsidR="00654648" w:rsidRDefault="00DF33FC">
      <w:pPr>
        <w:pStyle w:val="TH"/>
        <w:rPr>
          <w:rFonts w:cs="Arial"/>
        </w:rPr>
      </w:pPr>
      <w:r>
        <w:rPr>
          <w:rFonts w:cs="Arial"/>
        </w:rPr>
        <w:t xml:space="preserve">Table </w:t>
      </w:r>
      <w:r>
        <w:rPr>
          <w:rFonts w:cs="Arial"/>
          <w:lang w:val="en-US" w:eastAsia="zh-CN"/>
        </w:rPr>
        <w:t>6</w:t>
      </w:r>
      <w:r>
        <w:rPr>
          <w:rFonts w:cs="Arial" w:hint="eastAsia"/>
          <w:lang w:val="en-US" w:eastAsia="zh-CN"/>
        </w:rPr>
        <w:t>.x</w:t>
      </w:r>
      <w:r>
        <w:rPr>
          <w:rFonts w:cs="Arial"/>
          <w:lang w:val="en-US" w:eastAsia="zh-CN"/>
        </w:rPr>
        <w:t>.1</w:t>
      </w:r>
      <w:r>
        <w:rPr>
          <w:rFonts w:cs="Arial"/>
        </w:rPr>
        <w:t xml:space="preserve">-1: Inter-band </w:t>
      </w:r>
      <w:r>
        <w:rPr>
          <w:rFonts w:cs="Arial"/>
          <w:lang w:val="en-US" w:eastAsia="zh-CN"/>
        </w:rPr>
        <w:t xml:space="preserve">NR DC </w:t>
      </w:r>
      <w:r>
        <w:rPr>
          <w:rFonts w:cs="Arial"/>
        </w:rPr>
        <w:t>configurations</w:t>
      </w:r>
    </w:p>
    <w:tbl>
      <w:tblPr>
        <w:tblW w:w="5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654648" w14:paraId="0AE39B75" w14:textId="77777777">
        <w:trPr>
          <w:tblHeader/>
          <w:jc w:val="center"/>
        </w:trPr>
        <w:tc>
          <w:tcPr>
            <w:tcW w:w="2853" w:type="dxa"/>
            <w:vAlign w:val="center"/>
          </w:tcPr>
          <w:p w14:paraId="09A8FFD0" w14:textId="77777777" w:rsidR="00654648" w:rsidRDefault="00DF33FC">
            <w:pPr>
              <w:pStyle w:val="TAH"/>
              <w:rPr>
                <w:rFonts w:cs="Arial"/>
                <w:lang w:val="en-US" w:eastAsia="fi-FI"/>
              </w:rPr>
            </w:pPr>
            <w:r>
              <w:rPr>
                <w:rFonts w:cs="Arial"/>
                <w:lang w:val="en-US" w:eastAsia="zh-CN"/>
              </w:rPr>
              <w:t>NR DC</w:t>
            </w:r>
          </w:p>
          <w:p w14:paraId="336A7E38" w14:textId="77777777" w:rsidR="00654648" w:rsidRDefault="00DF33FC">
            <w:pPr>
              <w:pStyle w:val="TAH"/>
              <w:rPr>
                <w:rFonts w:cs="Arial"/>
                <w:lang w:val="en-US" w:eastAsia="fi-FI"/>
              </w:rPr>
            </w:pPr>
            <w:r>
              <w:rPr>
                <w:rFonts w:cs="Arial"/>
                <w:lang w:val="en-US" w:eastAsia="fi-FI"/>
              </w:rPr>
              <w:t>configuration</w:t>
            </w:r>
          </w:p>
        </w:tc>
        <w:tc>
          <w:tcPr>
            <w:tcW w:w="2892" w:type="dxa"/>
            <w:vAlign w:val="center"/>
          </w:tcPr>
          <w:p w14:paraId="1778F1E7" w14:textId="77777777" w:rsidR="00654648" w:rsidRDefault="00DF33FC">
            <w:pPr>
              <w:pStyle w:val="TAH"/>
              <w:rPr>
                <w:rFonts w:cs="Arial"/>
                <w:lang w:val="en-US" w:eastAsia="fi-FI"/>
              </w:rPr>
            </w:pPr>
            <w:r>
              <w:rPr>
                <w:rFonts w:cs="Arial"/>
                <w:lang w:val="en-US" w:eastAsia="fi-FI"/>
              </w:rPr>
              <w:t xml:space="preserve">Uplink </w:t>
            </w:r>
            <w:r>
              <w:rPr>
                <w:rFonts w:cs="Arial"/>
                <w:lang w:val="en-US" w:eastAsia="zh-CN"/>
              </w:rPr>
              <w:t>NR DC</w:t>
            </w:r>
          </w:p>
          <w:p w14:paraId="15E4F04E" w14:textId="77777777" w:rsidR="00654648" w:rsidRDefault="00DF33FC">
            <w:pPr>
              <w:pStyle w:val="TAH"/>
              <w:rPr>
                <w:rFonts w:cs="Arial"/>
                <w:lang w:eastAsia="fi-FI"/>
              </w:rPr>
            </w:pPr>
            <w:r>
              <w:rPr>
                <w:rFonts w:cs="Arial"/>
                <w:lang w:val="en-US" w:eastAsia="fi-FI"/>
              </w:rPr>
              <w:t>configuration</w:t>
            </w:r>
          </w:p>
        </w:tc>
      </w:tr>
      <w:tr w:rsidR="00654648" w14:paraId="32B73506" w14:textId="77777777">
        <w:trPr>
          <w:trHeight w:val="207"/>
          <w:jc w:val="center"/>
        </w:trPr>
        <w:tc>
          <w:tcPr>
            <w:tcW w:w="2853" w:type="dxa"/>
            <w:vAlign w:val="center"/>
          </w:tcPr>
          <w:p w14:paraId="58CF970B" w14:textId="77777777" w:rsidR="00654648" w:rsidRDefault="00DF33FC">
            <w:pPr>
              <w:pStyle w:val="TAC"/>
              <w:rPr>
                <w:rFonts w:cs="Arial"/>
                <w:lang w:val="fi-FI" w:eastAsia="fi-FI"/>
              </w:rPr>
            </w:pPr>
            <w:r>
              <w:rPr>
                <w:rFonts w:cs="Arial"/>
                <w:lang w:eastAsia="zh-CN"/>
              </w:rPr>
              <w:t>DC</w:t>
            </w:r>
            <w:r>
              <w:rPr>
                <w:rFonts w:cs="Arial"/>
              </w:rPr>
              <w:t>_n</w:t>
            </w:r>
            <w:r>
              <w:rPr>
                <w:rFonts w:cs="Arial"/>
                <w:lang w:val="en-US" w:eastAsia="zh-CN"/>
              </w:rPr>
              <w:t>X</w:t>
            </w:r>
            <w:r>
              <w:rPr>
                <w:rFonts w:cs="Arial"/>
              </w:rPr>
              <w:t>A-n</w:t>
            </w:r>
            <w:r>
              <w:rPr>
                <w:rFonts w:cs="Arial"/>
                <w:lang w:val="en-US" w:eastAsia="zh-CN"/>
              </w:rPr>
              <w:t>Y</w:t>
            </w:r>
            <w:r>
              <w:rPr>
                <w:rFonts w:cs="Arial"/>
              </w:rPr>
              <w:t>A-nZ</w:t>
            </w:r>
          </w:p>
        </w:tc>
        <w:tc>
          <w:tcPr>
            <w:tcW w:w="2892" w:type="dxa"/>
            <w:vAlign w:val="center"/>
          </w:tcPr>
          <w:p w14:paraId="2EE25C09" w14:textId="77777777" w:rsidR="00654648" w:rsidRPr="00AB2570" w:rsidRDefault="00DF33FC">
            <w:pPr>
              <w:pStyle w:val="TAC"/>
              <w:rPr>
                <w:rFonts w:cs="Arial"/>
                <w:lang w:val="sv-SE"/>
              </w:rPr>
            </w:pPr>
            <w:r w:rsidRPr="00AB2570">
              <w:rPr>
                <w:rFonts w:cs="Arial"/>
                <w:lang w:val="sv-SE" w:eastAsia="zh-CN"/>
              </w:rPr>
              <w:t>DC</w:t>
            </w:r>
            <w:r w:rsidRPr="00AB2570">
              <w:rPr>
                <w:rFonts w:cs="Arial"/>
                <w:lang w:val="sv-SE"/>
              </w:rPr>
              <w:t>_n</w:t>
            </w:r>
            <w:r w:rsidRPr="00AB2570">
              <w:rPr>
                <w:rFonts w:cs="Arial"/>
                <w:lang w:val="sv-SE" w:eastAsia="zh-CN"/>
              </w:rPr>
              <w:t>X</w:t>
            </w:r>
            <w:r w:rsidRPr="00AB2570">
              <w:rPr>
                <w:rFonts w:cs="Arial"/>
                <w:lang w:val="sv-SE"/>
              </w:rPr>
              <w:t>A-n</w:t>
            </w:r>
            <w:r w:rsidRPr="00AB2570">
              <w:rPr>
                <w:rFonts w:cs="Arial"/>
                <w:lang w:val="sv-SE" w:eastAsia="zh-CN"/>
              </w:rPr>
              <w:t>Y</w:t>
            </w:r>
            <w:r w:rsidRPr="00AB2570">
              <w:rPr>
                <w:rFonts w:cs="Arial"/>
                <w:lang w:val="sv-SE"/>
              </w:rPr>
              <w:t>A</w:t>
            </w:r>
          </w:p>
          <w:p w14:paraId="3CF19358" w14:textId="77777777" w:rsidR="00654648" w:rsidRPr="00AB2570" w:rsidRDefault="00DF33FC">
            <w:pPr>
              <w:pStyle w:val="TAC"/>
              <w:rPr>
                <w:rFonts w:cs="Arial"/>
                <w:lang w:val="sv-SE"/>
              </w:rPr>
            </w:pPr>
            <w:r w:rsidRPr="00AB2570">
              <w:rPr>
                <w:rFonts w:cs="Arial"/>
                <w:lang w:val="sv-SE" w:eastAsia="zh-CN"/>
              </w:rPr>
              <w:t>DC</w:t>
            </w:r>
            <w:r w:rsidRPr="00AB2570">
              <w:rPr>
                <w:rFonts w:cs="Arial"/>
                <w:lang w:val="sv-SE"/>
              </w:rPr>
              <w:t>_n</w:t>
            </w:r>
            <w:r w:rsidRPr="00AB2570">
              <w:rPr>
                <w:rFonts w:cs="Arial"/>
                <w:lang w:val="sv-SE" w:eastAsia="zh-CN"/>
              </w:rPr>
              <w:t>X</w:t>
            </w:r>
            <w:r w:rsidRPr="00AB2570">
              <w:rPr>
                <w:rFonts w:cs="Arial"/>
                <w:lang w:val="sv-SE"/>
              </w:rPr>
              <w:t>A-n</w:t>
            </w:r>
            <w:r w:rsidRPr="00AB2570">
              <w:rPr>
                <w:rFonts w:cs="Arial" w:hint="eastAsia"/>
                <w:lang w:val="sv-SE" w:eastAsia="zh-CN"/>
              </w:rPr>
              <w:t>Z</w:t>
            </w:r>
            <w:r w:rsidRPr="00AB2570">
              <w:rPr>
                <w:rFonts w:cs="Arial"/>
                <w:lang w:val="sv-SE"/>
              </w:rPr>
              <w:t>A</w:t>
            </w:r>
          </w:p>
          <w:p w14:paraId="1AAE7B27" w14:textId="77777777" w:rsidR="00654648" w:rsidRDefault="00DF33FC">
            <w:pPr>
              <w:pStyle w:val="TAC"/>
              <w:rPr>
                <w:rFonts w:cs="Arial"/>
                <w:lang w:eastAsia="zh-CN"/>
              </w:rPr>
            </w:pPr>
            <w:r>
              <w:rPr>
                <w:rFonts w:cs="Arial"/>
                <w:lang w:eastAsia="zh-CN"/>
              </w:rPr>
              <w:t>DC</w:t>
            </w:r>
            <w:r>
              <w:rPr>
                <w:rFonts w:cs="Arial"/>
              </w:rPr>
              <w:t>_n</w:t>
            </w:r>
            <w:r>
              <w:rPr>
                <w:rFonts w:cs="Arial" w:hint="eastAsia"/>
                <w:lang w:val="en-US" w:eastAsia="zh-CN"/>
              </w:rPr>
              <w:t>Y</w:t>
            </w:r>
            <w:r>
              <w:rPr>
                <w:rFonts w:cs="Arial"/>
              </w:rPr>
              <w:t>A-n</w:t>
            </w:r>
            <w:r>
              <w:rPr>
                <w:rFonts w:cs="Arial" w:hint="eastAsia"/>
                <w:lang w:val="en-US" w:eastAsia="zh-CN"/>
              </w:rPr>
              <w:t>Z</w:t>
            </w:r>
            <w:r>
              <w:rPr>
                <w:rFonts w:cs="Arial"/>
              </w:rPr>
              <w:t>A</w:t>
            </w:r>
          </w:p>
        </w:tc>
      </w:tr>
    </w:tbl>
    <w:p w14:paraId="397A0750" w14:textId="77777777" w:rsidR="00654648" w:rsidRDefault="00654648">
      <w:pPr>
        <w:rPr>
          <w:lang w:val="en-US" w:eastAsia="zh-CN"/>
        </w:rPr>
      </w:pPr>
    </w:p>
    <w:p w14:paraId="4561FC91" w14:textId="06B8CBE4" w:rsidR="00A8185D" w:rsidRDefault="00A8185D" w:rsidP="00A8185D">
      <w:pPr>
        <w:pStyle w:val="21"/>
      </w:pPr>
      <w:bookmarkStart w:id="687" w:name="_Toc136288599"/>
      <w:r>
        <w:t>6.</w:t>
      </w:r>
      <w:r>
        <w:rPr>
          <w:rFonts w:hint="eastAsia"/>
          <w:lang w:eastAsia="zh-CN"/>
        </w:rPr>
        <w:t>1</w:t>
      </w:r>
      <w:r>
        <w:tab/>
        <w:t>DC_n</w:t>
      </w:r>
      <w:r w:rsidR="004D1635">
        <w:t>3</w:t>
      </w:r>
      <w:r>
        <w:t>-n</w:t>
      </w:r>
      <w:r w:rsidR="004D1635">
        <w:t>67</w:t>
      </w:r>
      <w:r>
        <w:t>-n</w:t>
      </w:r>
      <w:r w:rsidR="004D1635">
        <w:t>78</w:t>
      </w:r>
      <w:bookmarkEnd w:id="687"/>
    </w:p>
    <w:p w14:paraId="5B23125A" w14:textId="7F88B3C4" w:rsidR="00A8185D" w:rsidRDefault="00A8185D" w:rsidP="00A8185D">
      <w:pPr>
        <w:pStyle w:val="31"/>
        <w:rPr>
          <w:rFonts w:cs="Arial"/>
          <w:lang w:val="en-US" w:eastAsia="zh-CN"/>
        </w:rPr>
      </w:pPr>
      <w:bookmarkStart w:id="688" w:name="_Toc136288600"/>
      <w:r>
        <w:t>6.1.1</w:t>
      </w:r>
      <w:r>
        <w:tab/>
      </w:r>
      <w:r>
        <w:rPr>
          <w:rFonts w:cs="Arial"/>
          <w:lang w:eastAsia="zh-CN"/>
        </w:rPr>
        <w:t>Configurations for DC_</w:t>
      </w:r>
      <w:r>
        <w:rPr>
          <w:rFonts w:cs="Arial"/>
          <w:lang w:val="en-US" w:eastAsia="zh-CN"/>
        </w:rPr>
        <w:t>n3-n67</w:t>
      </w:r>
      <w:r>
        <w:rPr>
          <w:rFonts w:cs="Arial" w:hint="eastAsia"/>
          <w:lang w:val="en-US" w:eastAsia="zh-CN"/>
        </w:rPr>
        <w:t>-n</w:t>
      </w:r>
      <w:r>
        <w:rPr>
          <w:rFonts w:cs="Arial"/>
          <w:lang w:val="en-US" w:eastAsia="zh-CN"/>
        </w:rPr>
        <w:t>78</w:t>
      </w:r>
      <w:bookmarkEnd w:id="688"/>
    </w:p>
    <w:p w14:paraId="6B83F211" w14:textId="2C2C669F" w:rsidR="00A8185D" w:rsidRDefault="00A8185D" w:rsidP="00A8185D">
      <w:pPr>
        <w:pStyle w:val="TH"/>
        <w:rPr>
          <w:rFonts w:cs="Arial"/>
        </w:rPr>
      </w:pPr>
      <w:r>
        <w:rPr>
          <w:rFonts w:cs="Arial"/>
        </w:rPr>
        <w:t xml:space="preserve">Table </w:t>
      </w:r>
      <w:r>
        <w:rPr>
          <w:rFonts w:cs="Arial"/>
          <w:lang w:val="en-US" w:eastAsia="zh-CN"/>
        </w:rPr>
        <w:t>6</w:t>
      </w:r>
      <w:r w:rsidR="004463B3">
        <w:rPr>
          <w:rFonts w:cs="Arial" w:hint="eastAsia"/>
          <w:lang w:val="en-US" w:eastAsia="zh-CN"/>
        </w:rPr>
        <w:t>.1</w:t>
      </w:r>
      <w:r>
        <w:rPr>
          <w:rFonts w:cs="Arial"/>
          <w:lang w:val="en-US" w:eastAsia="zh-CN"/>
        </w:rPr>
        <w:t>.1</w:t>
      </w:r>
      <w:r>
        <w:rPr>
          <w:rFonts w:cs="Arial"/>
        </w:rPr>
        <w:t xml:space="preserve">-1: Inter-band </w:t>
      </w:r>
      <w:r>
        <w:rPr>
          <w:rFonts w:cs="Arial"/>
          <w:lang w:val="en-US" w:eastAsia="zh-CN"/>
        </w:rPr>
        <w:t xml:space="preserve">NR DC </w:t>
      </w:r>
      <w:r>
        <w:rPr>
          <w:rFonts w:cs="Arial"/>
        </w:rPr>
        <w:t>configurations</w:t>
      </w:r>
    </w:p>
    <w:tbl>
      <w:tblPr>
        <w:tblW w:w="5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A8185D" w14:paraId="52EE9805" w14:textId="77777777" w:rsidTr="00232F35">
        <w:trPr>
          <w:tblHeader/>
          <w:jc w:val="center"/>
        </w:trPr>
        <w:tc>
          <w:tcPr>
            <w:tcW w:w="2853" w:type="dxa"/>
            <w:vAlign w:val="center"/>
          </w:tcPr>
          <w:p w14:paraId="3FEA5B2E" w14:textId="77777777" w:rsidR="00A8185D" w:rsidRDefault="00A8185D" w:rsidP="00232F35">
            <w:pPr>
              <w:pStyle w:val="TAH"/>
              <w:rPr>
                <w:rFonts w:cs="Arial"/>
                <w:lang w:val="en-US" w:eastAsia="fi-FI"/>
              </w:rPr>
            </w:pPr>
            <w:r>
              <w:rPr>
                <w:rFonts w:cs="Arial"/>
                <w:lang w:val="en-US" w:eastAsia="zh-CN"/>
              </w:rPr>
              <w:t>NR DC</w:t>
            </w:r>
          </w:p>
          <w:p w14:paraId="1CB8C7DC" w14:textId="77777777" w:rsidR="00A8185D" w:rsidRDefault="00A8185D" w:rsidP="00232F35">
            <w:pPr>
              <w:pStyle w:val="TAH"/>
              <w:rPr>
                <w:rFonts w:cs="Arial"/>
                <w:lang w:val="en-US" w:eastAsia="fi-FI"/>
              </w:rPr>
            </w:pPr>
            <w:r>
              <w:rPr>
                <w:rFonts w:cs="Arial"/>
                <w:lang w:val="en-US" w:eastAsia="fi-FI"/>
              </w:rPr>
              <w:t>configuration</w:t>
            </w:r>
          </w:p>
        </w:tc>
        <w:tc>
          <w:tcPr>
            <w:tcW w:w="2892" w:type="dxa"/>
            <w:vAlign w:val="center"/>
          </w:tcPr>
          <w:p w14:paraId="77D7F5B8" w14:textId="77777777" w:rsidR="00A8185D" w:rsidRDefault="00A8185D" w:rsidP="00232F35">
            <w:pPr>
              <w:pStyle w:val="TAH"/>
              <w:rPr>
                <w:rFonts w:cs="Arial"/>
                <w:lang w:val="en-US" w:eastAsia="fi-FI"/>
              </w:rPr>
            </w:pPr>
            <w:r>
              <w:rPr>
                <w:rFonts w:cs="Arial"/>
                <w:lang w:val="en-US" w:eastAsia="fi-FI"/>
              </w:rPr>
              <w:t xml:space="preserve">Uplink </w:t>
            </w:r>
            <w:r>
              <w:rPr>
                <w:rFonts w:cs="Arial"/>
                <w:lang w:val="en-US" w:eastAsia="zh-CN"/>
              </w:rPr>
              <w:t>NR DC</w:t>
            </w:r>
          </w:p>
          <w:p w14:paraId="32FA99E4" w14:textId="77777777" w:rsidR="00A8185D" w:rsidRDefault="00A8185D" w:rsidP="00232F35">
            <w:pPr>
              <w:pStyle w:val="TAH"/>
              <w:rPr>
                <w:rFonts w:cs="Arial"/>
                <w:lang w:eastAsia="fi-FI"/>
              </w:rPr>
            </w:pPr>
            <w:r>
              <w:rPr>
                <w:rFonts w:cs="Arial"/>
                <w:lang w:val="en-US" w:eastAsia="fi-FI"/>
              </w:rPr>
              <w:t>configuration</w:t>
            </w:r>
          </w:p>
        </w:tc>
      </w:tr>
      <w:tr w:rsidR="00A8185D" w14:paraId="56010E2F" w14:textId="77777777" w:rsidTr="00232F35">
        <w:trPr>
          <w:trHeight w:val="207"/>
          <w:jc w:val="center"/>
        </w:trPr>
        <w:tc>
          <w:tcPr>
            <w:tcW w:w="2853" w:type="dxa"/>
            <w:vAlign w:val="center"/>
          </w:tcPr>
          <w:p w14:paraId="264AC9A4" w14:textId="77777777" w:rsidR="00A8185D" w:rsidRDefault="00A8185D" w:rsidP="00232F35">
            <w:pPr>
              <w:pStyle w:val="TAC"/>
              <w:rPr>
                <w:rFonts w:cs="Arial"/>
              </w:rPr>
            </w:pPr>
            <w:r>
              <w:rPr>
                <w:rFonts w:cs="Arial"/>
                <w:lang w:eastAsia="zh-CN"/>
              </w:rPr>
              <w:t>DC</w:t>
            </w:r>
            <w:r>
              <w:rPr>
                <w:rFonts w:cs="Arial"/>
              </w:rPr>
              <w:t>_n</w:t>
            </w:r>
            <w:r>
              <w:rPr>
                <w:rFonts w:cs="Arial"/>
                <w:lang w:val="en-US" w:eastAsia="zh-CN"/>
              </w:rPr>
              <w:t>3</w:t>
            </w:r>
            <w:r>
              <w:rPr>
                <w:rFonts w:cs="Arial"/>
              </w:rPr>
              <w:t>A-n6</w:t>
            </w:r>
            <w:r>
              <w:rPr>
                <w:rFonts w:cs="Arial"/>
                <w:lang w:val="en-US" w:eastAsia="zh-CN"/>
              </w:rPr>
              <w:t>7</w:t>
            </w:r>
            <w:r>
              <w:rPr>
                <w:rFonts w:cs="Arial"/>
              </w:rPr>
              <w:t>A-n78A</w:t>
            </w:r>
          </w:p>
          <w:p w14:paraId="1E26598B" w14:textId="77777777" w:rsidR="00A8185D" w:rsidRPr="00396CCF" w:rsidRDefault="00A8185D" w:rsidP="00232F35">
            <w:pPr>
              <w:pStyle w:val="TAC"/>
              <w:rPr>
                <w:rFonts w:cs="Arial"/>
              </w:rPr>
            </w:pPr>
            <w:r>
              <w:rPr>
                <w:rFonts w:cs="Arial"/>
                <w:lang w:eastAsia="zh-CN"/>
              </w:rPr>
              <w:t>DC</w:t>
            </w:r>
            <w:r>
              <w:rPr>
                <w:rFonts w:cs="Arial"/>
              </w:rPr>
              <w:t>_n</w:t>
            </w:r>
            <w:r>
              <w:rPr>
                <w:rFonts w:cs="Arial"/>
                <w:lang w:val="en-US" w:eastAsia="zh-CN"/>
              </w:rPr>
              <w:t>3</w:t>
            </w:r>
            <w:r>
              <w:rPr>
                <w:rFonts w:cs="Arial"/>
              </w:rPr>
              <w:t>A-n6</w:t>
            </w:r>
            <w:r>
              <w:rPr>
                <w:rFonts w:cs="Arial"/>
                <w:lang w:val="en-US" w:eastAsia="zh-CN"/>
              </w:rPr>
              <w:t>7</w:t>
            </w:r>
            <w:r>
              <w:rPr>
                <w:rFonts w:cs="Arial"/>
              </w:rPr>
              <w:t>A-n78(2A)</w:t>
            </w:r>
          </w:p>
        </w:tc>
        <w:tc>
          <w:tcPr>
            <w:tcW w:w="2892" w:type="dxa"/>
            <w:vAlign w:val="center"/>
          </w:tcPr>
          <w:p w14:paraId="4045EF7B" w14:textId="77777777" w:rsidR="00A8185D" w:rsidRPr="00396CCF" w:rsidRDefault="00A8185D" w:rsidP="00232F35">
            <w:pPr>
              <w:pStyle w:val="TAC"/>
              <w:rPr>
                <w:rFonts w:cs="Arial"/>
                <w:lang w:val="sv-SE"/>
              </w:rPr>
            </w:pPr>
            <w:r w:rsidRPr="00AB2570">
              <w:rPr>
                <w:rFonts w:cs="Arial"/>
                <w:lang w:val="sv-SE" w:eastAsia="zh-CN"/>
              </w:rPr>
              <w:t>DC</w:t>
            </w:r>
            <w:r w:rsidRPr="00AB2570">
              <w:rPr>
                <w:rFonts w:cs="Arial"/>
                <w:lang w:val="sv-SE"/>
              </w:rPr>
              <w:t>_n</w:t>
            </w:r>
            <w:r>
              <w:rPr>
                <w:rFonts w:cs="Arial"/>
                <w:lang w:val="sv-SE" w:eastAsia="zh-CN"/>
              </w:rPr>
              <w:t>3</w:t>
            </w:r>
            <w:r w:rsidRPr="00AB2570">
              <w:rPr>
                <w:rFonts w:cs="Arial"/>
                <w:lang w:val="sv-SE"/>
              </w:rPr>
              <w:t>A-n</w:t>
            </w:r>
            <w:r>
              <w:rPr>
                <w:rFonts w:cs="Arial"/>
                <w:lang w:val="sv-SE" w:eastAsia="zh-CN"/>
              </w:rPr>
              <w:t>78</w:t>
            </w:r>
            <w:r w:rsidRPr="00AB2570">
              <w:rPr>
                <w:rFonts w:cs="Arial"/>
                <w:lang w:val="sv-SE"/>
              </w:rPr>
              <w:t>A</w:t>
            </w:r>
          </w:p>
        </w:tc>
      </w:tr>
    </w:tbl>
    <w:p w14:paraId="018A0C60" w14:textId="77777777" w:rsidR="00A8185D" w:rsidRDefault="00A8185D" w:rsidP="00A8185D">
      <w:pPr>
        <w:rPr>
          <w:lang w:val="en-US" w:eastAsia="zh-CN"/>
        </w:rPr>
      </w:pPr>
    </w:p>
    <w:p w14:paraId="2F123BDF" w14:textId="4C3279E0" w:rsidR="004D1635" w:rsidRDefault="004D1635" w:rsidP="004D1635">
      <w:pPr>
        <w:pStyle w:val="21"/>
      </w:pPr>
      <w:bookmarkStart w:id="689" w:name="_Toc120865873"/>
      <w:bookmarkStart w:id="690" w:name="_Toc136288601"/>
      <w:r>
        <w:t>6.</w:t>
      </w:r>
      <w:r>
        <w:rPr>
          <w:lang w:eastAsia="zh-CN"/>
        </w:rPr>
        <w:t>2</w:t>
      </w:r>
      <w:r>
        <w:tab/>
        <w:t>DC_n3-n7-n</w:t>
      </w:r>
      <w:bookmarkEnd w:id="689"/>
      <w:r>
        <w:t>67</w:t>
      </w:r>
      <w:bookmarkEnd w:id="690"/>
    </w:p>
    <w:p w14:paraId="698FB546" w14:textId="651B5BCA" w:rsidR="004D1635" w:rsidRDefault="004D1635" w:rsidP="004D1635">
      <w:pPr>
        <w:pStyle w:val="31"/>
        <w:rPr>
          <w:rFonts w:cs="Arial"/>
          <w:lang w:val="en-US" w:eastAsia="zh-CN"/>
        </w:rPr>
      </w:pPr>
      <w:bookmarkStart w:id="691" w:name="_Toc120865874"/>
      <w:bookmarkStart w:id="692" w:name="_Toc136288602"/>
      <w:r>
        <w:t>6.2.1</w:t>
      </w:r>
      <w:r>
        <w:tab/>
      </w:r>
      <w:r>
        <w:rPr>
          <w:rFonts w:cs="Arial"/>
          <w:lang w:eastAsia="zh-CN"/>
        </w:rPr>
        <w:t>Configurations for DC_</w:t>
      </w:r>
      <w:r>
        <w:rPr>
          <w:rFonts w:cs="Arial"/>
          <w:lang w:val="en-US" w:eastAsia="zh-CN"/>
        </w:rPr>
        <w:t>n3-n7</w:t>
      </w:r>
      <w:r>
        <w:rPr>
          <w:rFonts w:cs="Arial" w:hint="eastAsia"/>
          <w:lang w:val="en-US" w:eastAsia="zh-CN"/>
        </w:rPr>
        <w:t>-n</w:t>
      </w:r>
      <w:bookmarkEnd w:id="691"/>
      <w:r>
        <w:rPr>
          <w:rFonts w:cs="Arial"/>
          <w:lang w:val="en-US" w:eastAsia="zh-CN"/>
        </w:rPr>
        <w:t>67</w:t>
      </w:r>
      <w:bookmarkEnd w:id="692"/>
    </w:p>
    <w:p w14:paraId="492A2169" w14:textId="32B4E343" w:rsidR="004D1635" w:rsidRDefault="004D1635" w:rsidP="004D1635">
      <w:pPr>
        <w:pStyle w:val="TH"/>
        <w:rPr>
          <w:rFonts w:cs="Arial"/>
        </w:rPr>
      </w:pPr>
      <w:r>
        <w:rPr>
          <w:rFonts w:cs="Arial"/>
        </w:rPr>
        <w:t xml:space="preserve">Table </w:t>
      </w:r>
      <w:r>
        <w:rPr>
          <w:rFonts w:cs="Arial"/>
          <w:lang w:val="en-US" w:eastAsia="zh-CN"/>
        </w:rPr>
        <w:t>6</w:t>
      </w:r>
      <w:r>
        <w:rPr>
          <w:rFonts w:cs="Arial" w:hint="eastAsia"/>
          <w:lang w:val="en-US" w:eastAsia="zh-CN"/>
        </w:rPr>
        <w:t>.</w:t>
      </w:r>
      <w:r>
        <w:rPr>
          <w:rFonts w:cs="Arial"/>
          <w:lang w:val="en-US" w:eastAsia="zh-CN"/>
        </w:rPr>
        <w:t>2.1</w:t>
      </w:r>
      <w:r>
        <w:rPr>
          <w:rFonts w:cs="Arial"/>
        </w:rPr>
        <w:t xml:space="preserve">-1: Inter-band </w:t>
      </w:r>
      <w:r>
        <w:rPr>
          <w:rFonts w:cs="Arial"/>
          <w:lang w:val="en-US" w:eastAsia="zh-CN"/>
        </w:rPr>
        <w:t xml:space="preserve">NR DC </w:t>
      </w:r>
      <w:r>
        <w:rPr>
          <w:rFonts w:cs="Arial"/>
        </w:rPr>
        <w:t>configurations</w:t>
      </w:r>
    </w:p>
    <w:tbl>
      <w:tblPr>
        <w:tblW w:w="5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4D1635" w14:paraId="760F6582" w14:textId="77777777" w:rsidTr="00232F35">
        <w:trPr>
          <w:tblHeader/>
          <w:jc w:val="center"/>
        </w:trPr>
        <w:tc>
          <w:tcPr>
            <w:tcW w:w="2853" w:type="dxa"/>
            <w:vAlign w:val="center"/>
          </w:tcPr>
          <w:p w14:paraId="705090F5" w14:textId="77777777" w:rsidR="004D1635" w:rsidRDefault="004D1635" w:rsidP="00232F35">
            <w:pPr>
              <w:pStyle w:val="TAH"/>
              <w:rPr>
                <w:rFonts w:cs="Arial"/>
                <w:lang w:val="en-US" w:eastAsia="fi-FI"/>
              </w:rPr>
            </w:pPr>
            <w:r>
              <w:rPr>
                <w:rFonts w:cs="Arial"/>
                <w:lang w:val="en-US" w:eastAsia="zh-CN"/>
              </w:rPr>
              <w:t>NR DC</w:t>
            </w:r>
          </w:p>
          <w:p w14:paraId="5DD602B6" w14:textId="77777777" w:rsidR="004D1635" w:rsidRDefault="004D1635" w:rsidP="00232F35">
            <w:pPr>
              <w:pStyle w:val="TAH"/>
              <w:rPr>
                <w:rFonts w:cs="Arial"/>
                <w:lang w:val="en-US" w:eastAsia="fi-FI"/>
              </w:rPr>
            </w:pPr>
            <w:r>
              <w:rPr>
                <w:rFonts w:cs="Arial"/>
                <w:lang w:val="en-US" w:eastAsia="fi-FI"/>
              </w:rPr>
              <w:t>configuration</w:t>
            </w:r>
          </w:p>
        </w:tc>
        <w:tc>
          <w:tcPr>
            <w:tcW w:w="2892" w:type="dxa"/>
            <w:vAlign w:val="center"/>
          </w:tcPr>
          <w:p w14:paraId="7632D5C2" w14:textId="77777777" w:rsidR="004D1635" w:rsidRDefault="004D1635" w:rsidP="00232F35">
            <w:pPr>
              <w:pStyle w:val="TAH"/>
              <w:rPr>
                <w:rFonts w:cs="Arial"/>
                <w:lang w:val="en-US" w:eastAsia="fi-FI"/>
              </w:rPr>
            </w:pPr>
            <w:r>
              <w:rPr>
                <w:rFonts w:cs="Arial"/>
                <w:lang w:val="en-US" w:eastAsia="fi-FI"/>
              </w:rPr>
              <w:t xml:space="preserve">Uplink </w:t>
            </w:r>
            <w:r>
              <w:rPr>
                <w:rFonts w:cs="Arial"/>
                <w:lang w:val="en-US" w:eastAsia="zh-CN"/>
              </w:rPr>
              <w:t>NR DC</w:t>
            </w:r>
          </w:p>
          <w:p w14:paraId="173F64EC" w14:textId="77777777" w:rsidR="004D1635" w:rsidRDefault="004D1635" w:rsidP="00232F35">
            <w:pPr>
              <w:pStyle w:val="TAH"/>
              <w:rPr>
                <w:rFonts w:cs="Arial"/>
                <w:lang w:eastAsia="fi-FI"/>
              </w:rPr>
            </w:pPr>
            <w:r>
              <w:rPr>
                <w:rFonts w:cs="Arial"/>
                <w:lang w:val="en-US" w:eastAsia="fi-FI"/>
              </w:rPr>
              <w:t>configuration</w:t>
            </w:r>
          </w:p>
        </w:tc>
      </w:tr>
      <w:tr w:rsidR="004D1635" w14:paraId="2C456635" w14:textId="77777777" w:rsidTr="00232F35">
        <w:trPr>
          <w:trHeight w:val="207"/>
          <w:jc w:val="center"/>
        </w:trPr>
        <w:tc>
          <w:tcPr>
            <w:tcW w:w="2853" w:type="dxa"/>
            <w:vAlign w:val="center"/>
          </w:tcPr>
          <w:p w14:paraId="47B619C6" w14:textId="77777777" w:rsidR="004D1635" w:rsidRDefault="004D1635" w:rsidP="00232F35">
            <w:pPr>
              <w:pStyle w:val="TAC"/>
              <w:rPr>
                <w:rFonts w:cs="Arial"/>
                <w:lang w:val="fi-FI" w:eastAsia="fi-FI"/>
              </w:rPr>
            </w:pPr>
            <w:r>
              <w:rPr>
                <w:rFonts w:cs="Arial"/>
                <w:lang w:eastAsia="zh-CN"/>
              </w:rPr>
              <w:t>DC</w:t>
            </w:r>
            <w:r>
              <w:rPr>
                <w:rFonts w:cs="Arial"/>
              </w:rPr>
              <w:t>_n</w:t>
            </w:r>
            <w:r>
              <w:rPr>
                <w:rFonts w:cs="Arial"/>
                <w:lang w:val="en-US" w:eastAsia="zh-CN"/>
              </w:rPr>
              <w:t>3</w:t>
            </w:r>
            <w:r>
              <w:rPr>
                <w:rFonts w:cs="Arial"/>
              </w:rPr>
              <w:t>A-n</w:t>
            </w:r>
            <w:r>
              <w:rPr>
                <w:rFonts w:cs="Arial"/>
                <w:lang w:val="en-US" w:eastAsia="zh-CN"/>
              </w:rPr>
              <w:t>7</w:t>
            </w:r>
            <w:r>
              <w:rPr>
                <w:rFonts w:cs="Arial"/>
              </w:rPr>
              <w:t>A-n67A</w:t>
            </w:r>
          </w:p>
        </w:tc>
        <w:tc>
          <w:tcPr>
            <w:tcW w:w="2892" w:type="dxa"/>
            <w:vAlign w:val="center"/>
          </w:tcPr>
          <w:p w14:paraId="300789FC" w14:textId="77777777" w:rsidR="004D1635" w:rsidRPr="00CD4E80" w:rsidRDefault="004D1635" w:rsidP="00232F35">
            <w:pPr>
              <w:pStyle w:val="TAC"/>
              <w:rPr>
                <w:rFonts w:cs="Arial"/>
                <w:lang w:val="sv-SE"/>
              </w:rPr>
            </w:pPr>
            <w:r w:rsidRPr="00AB2570">
              <w:rPr>
                <w:rFonts w:cs="Arial"/>
                <w:lang w:val="sv-SE" w:eastAsia="zh-CN"/>
              </w:rPr>
              <w:t>DC</w:t>
            </w:r>
            <w:r w:rsidRPr="00AB2570">
              <w:rPr>
                <w:rFonts w:cs="Arial"/>
                <w:lang w:val="sv-SE"/>
              </w:rPr>
              <w:t>_n</w:t>
            </w:r>
            <w:r>
              <w:rPr>
                <w:rFonts w:cs="Arial"/>
                <w:lang w:val="sv-SE" w:eastAsia="zh-CN"/>
              </w:rPr>
              <w:t>3</w:t>
            </w:r>
            <w:r w:rsidRPr="00AB2570">
              <w:rPr>
                <w:rFonts w:cs="Arial"/>
                <w:lang w:val="sv-SE"/>
              </w:rPr>
              <w:t>A-n</w:t>
            </w:r>
            <w:r>
              <w:rPr>
                <w:rFonts w:cs="Arial"/>
                <w:lang w:val="sv-SE" w:eastAsia="zh-CN"/>
              </w:rPr>
              <w:t>7</w:t>
            </w:r>
            <w:r w:rsidRPr="00AB2570">
              <w:rPr>
                <w:rFonts w:cs="Arial"/>
                <w:lang w:val="sv-SE"/>
              </w:rPr>
              <w:t>A</w:t>
            </w:r>
          </w:p>
        </w:tc>
      </w:tr>
    </w:tbl>
    <w:p w14:paraId="7D6EDB0A" w14:textId="77777777" w:rsidR="004D1635" w:rsidRDefault="004D1635" w:rsidP="004D1635">
      <w:pPr>
        <w:rPr>
          <w:lang w:val="en-US" w:eastAsia="zh-CN"/>
        </w:rPr>
      </w:pPr>
    </w:p>
    <w:p w14:paraId="2EBCC81C" w14:textId="6D8C9E13" w:rsidR="002E0709" w:rsidRDefault="002E0709" w:rsidP="002E0709">
      <w:pPr>
        <w:pStyle w:val="21"/>
      </w:pPr>
      <w:bookmarkStart w:id="693" w:name="_Toc136288603"/>
      <w:r>
        <w:t>6.3</w:t>
      </w:r>
      <w:r>
        <w:tab/>
        <w:t>DC_</w:t>
      </w:r>
      <w:r w:rsidR="002C6DAD">
        <w:t>n1</w:t>
      </w:r>
      <w:r>
        <w:t>-</w:t>
      </w:r>
      <w:r w:rsidR="002C6DAD">
        <w:t>n28</w:t>
      </w:r>
      <w:r>
        <w:t>-</w:t>
      </w:r>
      <w:r w:rsidR="002C6DAD">
        <w:t>n46</w:t>
      </w:r>
      <w:bookmarkEnd w:id="693"/>
    </w:p>
    <w:p w14:paraId="01BAE2FF" w14:textId="1AB26775" w:rsidR="002E0709" w:rsidRPr="003474CF" w:rsidRDefault="002E0709" w:rsidP="002E0709">
      <w:pPr>
        <w:pStyle w:val="31"/>
      </w:pPr>
      <w:bookmarkStart w:id="694" w:name="_Toc136288604"/>
      <w:r w:rsidRPr="003474CF">
        <w:t>6.3.1</w:t>
      </w:r>
      <w:r w:rsidRPr="003474CF">
        <w:tab/>
      </w:r>
      <w:bookmarkStart w:id="695" w:name="_Toc18146"/>
      <w:bookmarkStart w:id="696" w:name="_Toc26651"/>
      <w:bookmarkStart w:id="697" w:name="_Toc24210"/>
      <w:bookmarkStart w:id="698" w:name="_Toc25679"/>
      <w:bookmarkStart w:id="699" w:name="_Toc14839"/>
      <w:bookmarkStart w:id="700" w:name="_Toc20918"/>
      <w:bookmarkStart w:id="701" w:name="_Toc18961"/>
      <w:r w:rsidRPr="003474CF">
        <w:t>Configurations for DC_n1-n</w:t>
      </w:r>
      <w:bookmarkEnd w:id="695"/>
      <w:bookmarkEnd w:id="696"/>
      <w:bookmarkEnd w:id="697"/>
      <w:bookmarkEnd w:id="698"/>
      <w:bookmarkEnd w:id="699"/>
      <w:bookmarkEnd w:id="700"/>
      <w:bookmarkEnd w:id="701"/>
      <w:r w:rsidRPr="003474CF">
        <w:t>28-n46</w:t>
      </w:r>
      <w:bookmarkEnd w:id="694"/>
    </w:p>
    <w:p w14:paraId="79A3133F" w14:textId="18992437" w:rsidR="002E0709" w:rsidRDefault="002E0709" w:rsidP="002E0709">
      <w:pPr>
        <w:jc w:val="center"/>
        <w:rPr>
          <w:rFonts w:ascii="Arial" w:hAnsi="Arial" w:cs="Arial"/>
          <w:b/>
          <w:bCs/>
          <w:lang w:val="en-US" w:eastAsia="ja-JP"/>
        </w:rPr>
      </w:pPr>
      <w:bookmarkStart w:id="702" w:name="OLE_LINK36"/>
      <w:r>
        <w:rPr>
          <w:rFonts w:ascii="Arial" w:hAnsi="Arial" w:cs="Arial"/>
          <w:b/>
          <w:bCs/>
          <w:lang w:val="en-US" w:eastAsia="ja-JP"/>
        </w:rPr>
        <w:t>Table 6</w:t>
      </w:r>
      <w:r>
        <w:rPr>
          <w:rFonts w:ascii="Arial" w:hAnsi="Arial" w:cs="Arial"/>
          <w:b/>
          <w:bCs/>
          <w:lang w:val="en-US" w:eastAsia="zh-CN"/>
        </w:rPr>
        <w:t>.3</w:t>
      </w:r>
      <w:r>
        <w:rPr>
          <w:rFonts w:ascii="Arial" w:hAnsi="Arial" w:cs="Arial"/>
          <w:b/>
          <w:bCs/>
          <w:lang w:val="en-US" w:eastAsia="ja-JP"/>
        </w:rPr>
        <w:t xml:space="preserve">.1-1: </w:t>
      </w:r>
      <w:r>
        <w:rPr>
          <w:rFonts w:ascii="Arial" w:hAnsi="Arial" w:cs="Arial"/>
          <w:b/>
          <w:iCs/>
        </w:rPr>
        <w:t xml:space="preserve">Inter-band </w:t>
      </w:r>
      <w:r>
        <w:rPr>
          <w:rFonts w:ascii="Arial" w:hAnsi="Arial" w:cs="Arial"/>
          <w:b/>
          <w:iCs/>
          <w:lang w:val="en-US" w:eastAsia="zh-CN"/>
        </w:rPr>
        <w:t xml:space="preserve">NR </w:t>
      </w:r>
      <w:r>
        <w:rPr>
          <w:rFonts w:ascii="Arial" w:hAnsi="Arial" w:cs="Arial"/>
          <w:b/>
          <w:iCs/>
        </w:rPr>
        <w:t>DC configurations (three bands)</w:t>
      </w:r>
    </w:p>
    <w:tbl>
      <w:tblPr>
        <w:tblW w:w="7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820"/>
        <w:gridCol w:w="3965"/>
      </w:tblGrid>
      <w:tr w:rsidR="002E0709" w14:paraId="73AB40A6" w14:textId="77777777" w:rsidTr="00C82BF1">
        <w:trPr>
          <w:tblHeader/>
          <w:jc w:val="center"/>
        </w:trPr>
        <w:tc>
          <w:tcPr>
            <w:tcW w:w="3820" w:type="dxa"/>
            <w:tcBorders>
              <w:top w:val="single" w:sz="4" w:space="0" w:color="auto"/>
              <w:left w:val="single" w:sz="4" w:space="0" w:color="auto"/>
              <w:bottom w:val="single" w:sz="4" w:space="0" w:color="auto"/>
              <w:right w:val="single" w:sz="4" w:space="0" w:color="auto"/>
            </w:tcBorders>
            <w:vAlign w:val="center"/>
            <w:hideMark/>
          </w:tcPr>
          <w:bookmarkEnd w:id="702"/>
          <w:p w14:paraId="00264417" w14:textId="77777777" w:rsidR="002E0709" w:rsidRDefault="002E0709" w:rsidP="00C82BF1">
            <w:pPr>
              <w:keepLines/>
              <w:spacing w:after="0" w:line="256" w:lineRule="auto"/>
              <w:jc w:val="center"/>
              <w:rPr>
                <w:rFonts w:ascii="Arial" w:hAnsi="Arial" w:cs="Arial"/>
                <w:b/>
                <w:sz w:val="18"/>
                <w:lang w:val="en-US" w:eastAsia="fi-FI"/>
              </w:rPr>
            </w:pPr>
            <w:r>
              <w:rPr>
                <w:rFonts w:ascii="Arial" w:hAnsi="Arial" w:cs="Arial"/>
                <w:b/>
                <w:sz w:val="18"/>
                <w:lang w:val="en-US" w:eastAsia="zh-CN"/>
              </w:rPr>
              <w:t>NR DC</w:t>
            </w:r>
          </w:p>
          <w:p w14:paraId="570ED5A2" w14:textId="77777777" w:rsidR="002E0709" w:rsidRDefault="002E0709" w:rsidP="00C82BF1">
            <w:pPr>
              <w:keepLines/>
              <w:overflowPunct w:val="0"/>
              <w:autoSpaceDE w:val="0"/>
              <w:autoSpaceDN w:val="0"/>
              <w:adjustRightInd w:val="0"/>
              <w:spacing w:after="0" w:line="256" w:lineRule="auto"/>
              <w:jc w:val="center"/>
              <w:rPr>
                <w:rFonts w:ascii="Arial" w:hAnsi="Arial" w:cs="Arial"/>
                <w:b/>
                <w:sz w:val="18"/>
                <w:lang w:val="en-US" w:eastAsia="fi-FI"/>
              </w:rPr>
            </w:pPr>
            <w:r>
              <w:rPr>
                <w:rFonts w:ascii="Arial" w:hAnsi="Arial" w:cs="Arial"/>
                <w:b/>
                <w:sz w:val="18"/>
                <w:lang w:val="en-US" w:eastAsia="fi-FI"/>
              </w:rPr>
              <w:t>configuration</w:t>
            </w:r>
          </w:p>
        </w:tc>
        <w:tc>
          <w:tcPr>
            <w:tcW w:w="3965" w:type="dxa"/>
            <w:tcBorders>
              <w:top w:val="single" w:sz="4" w:space="0" w:color="auto"/>
              <w:left w:val="single" w:sz="4" w:space="0" w:color="auto"/>
              <w:bottom w:val="single" w:sz="4" w:space="0" w:color="auto"/>
              <w:right w:val="single" w:sz="4" w:space="0" w:color="auto"/>
            </w:tcBorders>
            <w:vAlign w:val="center"/>
            <w:hideMark/>
          </w:tcPr>
          <w:p w14:paraId="6F26994B" w14:textId="77777777" w:rsidR="002E0709" w:rsidRDefault="002E0709" w:rsidP="00C82BF1">
            <w:pPr>
              <w:keepLines/>
              <w:spacing w:after="0" w:line="256" w:lineRule="auto"/>
              <w:jc w:val="center"/>
              <w:rPr>
                <w:rFonts w:ascii="Arial" w:hAnsi="Arial" w:cs="Arial"/>
                <w:b/>
                <w:sz w:val="18"/>
                <w:lang w:val="en-US" w:eastAsia="fi-FI"/>
              </w:rPr>
            </w:pPr>
            <w:r>
              <w:rPr>
                <w:rFonts w:ascii="Arial" w:hAnsi="Arial" w:cs="Arial"/>
                <w:b/>
                <w:sz w:val="18"/>
                <w:lang w:val="en-US" w:eastAsia="fi-FI"/>
              </w:rPr>
              <w:t xml:space="preserve">Uplink </w:t>
            </w:r>
            <w:r>
              <w:rPr>
                <w:rFonts w:ascii="Arial" w:hAnsi="Arial" w:cs="Arial"/>
                <w:b/>
                <w:sz w:val="18"/>
                <w:lang w:val="en-US" w:eastAsia="zh-CN"/>
              </w:rPr>
              <w:t>NR DC</w:t>
            </w:r>
          </w:p>
          <w:p w14:paraId="36D3BA9F" w14:textId="77777777" w:rsidR="002E0709" w:rsidRDefault="002E0709" w:rsidP="00C82BF1">
            <w:pPr>
              <w:keepLines/>
              <w:overflowPunct w:val="0"/>
              <w:autoSpaceDE w:val="0"/>
              <w:autoSpaceDN w:val="0"/>
              <w:adjustRightInd w:val="0"/>
              <w:spacing w:after="0" w:line="256" w:lineRule="auto"/>
              <w:jc w:val="center"/>
              <w:rPr>
                <w:rFonts w:ascii="Arial" w:hAnsi="Arial" w:cs="Arial"/>
                <w:b/>
                <w:sz w:val="18"/>
                <w:lang w:eastAsia="fi-FI"/>
              </w:rPr>
            </w:pPr>
            <w:r>
              <w:rPr>
                <w:rFonts w:ascii="Arial" w:hAnsi="Arial" w:cs="Arial"/>
                <w:b/>
                <w:sz w:val="18"/>
                <w:lang w:val="en-US" w:eastAsia="fi-FI"/>
              </w:rPr>
              <w:t>configuration</w:t>
            </w:r>
          </w:p>
        </w:tc>
      </w:tr>
      <w:tr w:rsidR="002E0709" w14:paraId="417876F7" w14:textId="77777777" w:rsidTr="00C82BF1">
        <w:trPr>
          <w:trHeight w:val="207"/>
          <w:jc w:val="center"/>
        </w:trPr>
        <w:tc>
          <w:tcPr>
            <w:tcW w:w="3820" w:type="dxa"/>
            <w:tcBorders>
              <w:top w:val="single" w:sz="4" w:space="0" w:color="auto"/>
              <w:left w:val="single" w:sz="4" w:space="0" w:color="auto"/>
              <w:bottom w:val="single" w:sz="4" w:space="0" w:color="auto"/>
              <w:right w:val="single" w:sz="4" w:space="0" w:color="auto"/>
            </w:tcBorders>
            <w:vAlign w:val="center"/>
            <w:hideMark/>
          </w:tcPr>
          <w:p w14:paraId="0BDC06CF" w14:textId="77777777" w:rsidR="002E0709" w:rsidRPr="00280072" w:rsidRDefault="002E0709" w:rsidP="00C82BF1">
            <w:pPr>
              <w:keepLines/>
              <w:overflowPunct w:val="0"/>
              <w:autoSpaceDE w:val="0"/>
              <w:autoSpaceDN w:val="0"/>
              <w:adjustRightInd w:val="0"/>
              <w:spacing w:after="0" w:line="256" w:lineRule="auto"/>
              <w:jc w:val="center"/>
              <w:rPr>
                <w:rFonts w:ascii="Arial" w:hAnsi="Arial" w:cs="Arial"/>
                <w:sz w:val="18"/>
                <w:lang w:eastAsia="zh-CN"/>
              </w:rPr>
            </w:pPr>
            <w:r w:rsidRPr="00280072">
              <w:rPr>
                <w:rFonts w:ascii="Arial" w:hAnsi="Arial" w:cs="Arial"/>
                <w:sz w:val="18"/>
                <w:lang w:eastAsia="zh-CN"/>
              </w:rPr>
              <w:t>DC_n1A-n28A-n46A</w:t>
            </w:r>
          </w:p>
          <w:p w14:paraId="12FDF943" w14:textId="77777777" w:rsidR="002E0709" w:rsidRDefault="002E0709" w:rsidP="00C82BF1">
            <w:pPr>
              <w:keepLines/>
              <w:overflowPunct w:val="0"/>
              <w:autoSpaceDE w:val="0"/>
              <w:autoSpaceDN w:val="0"/>
              <w:adjustRightInd w:val="0"/>
              <w:spacing w:after="0" w:line="256" w:lineRule="auto"/>
              <w:jc w:val="center"/>
              <w:rPr>
                <w:rFonts w:ascii="Arial" w:hAnsi="Arial" w:cs="Arial"/>
                <w:sz w:val="18"/>
                <w:lang w:eastAsia="zh-CN"/>
              </w:rPr>
            </w:pPr>
            <w:r w:rsidRPr="004A1796">
              <w:rPr>
                <w:rFonts w:ascii="Arial" w:hAnsi="Arial" w:cs="Arial"/>
                <w:sz w:val="18"/>
                <w:lang w:eastAsia="zh-CN"/>
              </w:rPr>
              <w:t>DC_n1A-n28A-n46C</w:t>
            </w:r>
          </w:p>
          <w:p w14:paraId="34502C73" w14:textId="77777777" w:rsidR="002E0709" w:rsidRDefault="002E0709" w:rsidP="00C82BF1">
            <w:pPr>
              <w:keepLines/>
              <w:overflowPunct w:val="0"/>
              <w:autoSpaceDE w:val="0"/>
              <w:autoSpaceDN w:val="0"/>
              <w:adjustRightInd w:val="0"/>
              <w:spacing w:after="0" w:line="256" w:lineRule="auto"/>
              <w:jc w:val="center"/>
              <w:rPr>
                <w:rFonts w:ascii="Arial" w:hAnsi="Arial" w:cs="Arial"/>
                <w:sz w:val="18"/>
                <w:lang w:eastAsia="zh-CN"/>
              </w:rPr>
            </w:pPr>
            <w:r w:rsidRPr="004A1796">
              <w:rPr>
                <w:rFonts w:ascii="Arial" w:hAnsi="Arial" w:cs="Arial"/>
                <w:sz w:val="18"/>
                <w:lang w:eastAsia="zh-CN"/>
              </w:rPr>
              <w:t>DC_n1A-n28A-n46</w:t>
            </w:r>
            <w:r>
              <w:rPr>
                <w:rFonts w:ascii="Arial" w:hAnsi="Arial" w:cs="Arial"/>
                <w:sz w:val="18"/>
                <w:lang w:eastAsia="zh-CN"/>
              </w:rPr>
              <w:t>D</w:t>
            </w:r>
          </w:p>
          <w:p w14:paraId="02C5F898" w14:textId="77777777" w:rsidR="002E0709" w:rsidRDefault="002E0709" w:rsidP="00C82BF1">
            <w:pPr>
              <w:keepLines/>
              <w:overflowPunct w:val="0"/>
              <w:autoSpaceDE w:val="0"/>
              <w:autoSpaceDN w:val="0"/>
              <w:adjustRightInd w:val="0"/>
              <w:spacing w:after="0" w:line="256" w:lineRule="auto"/>
              <w:jc w:val="center"/>
              <w:rPr>
                <w:rFonts w:ascii="Arial" w:hAnsi="Arial" w:cs="Arial"/>
                <w:sz w:val="18"/>
                <w:lang w:eastAsia="zh-CN"/>
              </w:rPr>
            </w:pPr>
            <w:r w:rsidRPr="004A1796">
              <w:rPr>
                <w:rFonts w:ascii="Arial" w:hAnsi="Arial" w:cs="Arial"/>
                <w:sz w:val="18"/>
                <w:lang w:eastAsia="zh-CN"/>
              </w:rPr>
              <w:t>DC_n1A-n28A-n46</w:t>
            </w:r>
            <w:r>
              <w:rPr>
                <w:rFonts w:ascii="Arial" w:hAnsi="Arial" w:cs="Arial"/>
                <w:sz w:val="18"/>
                <w:lang w:eastAsia="zh-CN"/>
              </w:rPr>
              <w:t>(2A)</w:t>
            </w:r>
          </w:p>
        </w:tc>
        <w:tc>
          <w:tcPr>
            <w:tcW w:w="3965" w:type="dxa"/>
            <w:tcBorders>
              <w:top w:val="single" w:sz="4" w:space="0" w:color="auto"/>
              <w:left w:val="single" w:sz="4" w:space="0" w:color="auto"/>
              <w:bottom w:val="single" w:sz="4" w:space="0" w:color="auto"/>
              <w:right w:val="single" w:sz="4" w:space="0" w:color="auto"/>
            </w:tcBorders>
            <w:vAlign w:val="center"/>
            <w:hideMark/>
          </w:tcPr>
          <w:p w14:paraId="7FDE9743" w14:textId="77777777" w:rsidR="002E0709" w:rsidRDefault="002E0709" w:rsidP="00C82BF1">
            <w:pPr>
              <w:keepLines/>
              <w:overflowPunct w:val="0"/>
              <w:autoSpaceDE w:val="0"/>
              <w:autoSpaceDN w:val="0"/>
              <w:adjustRightInd w:val="0"/>
              <w:spacing w:after="0" w:line="256" w:lineRule="auto"/>
              <w:jc w:val="center"/>
              <w:rPr>
                <w:rFonts w:ascii="Arial" w:hAnsi="Arial" w:cs="Arial"/>
                <w:sz w:val="16"/>
                <w:szCs w:val="16"/>
                <w:lang w:val="en-US"/>
              </w:rPr>
            </w:pPr>
            <w:r>
              <w:rPr>
                <w:rFonts w:ascii="Arial" w:hAnsi="Arial" w:cs="Arial"/>
                <w:sz w:val="16"/>
                <w:szCs w:val="16"/>
                <w:lang w:val="en-US"/>
              </w:rPr>
              <w:t>DC_n1A-n46A</w:t>
            </w:r>
          </w:p>
          <w:p w14:paraId="195DE074" w14:textId="77777777" w:rsidR="002E0709" w:rsidRPr="00FE4064" w:rsidRDefault="002E0709" w:rsidP="00C82BF1">
            <w:pPr>
              <w:keepLines/>
              <w:overflowPunct w:val="0"/>
              <w:autoSpaceDE w:val="0"/>
              <w:autoSpaceDN w:val="0"/>
              <w:adjustRightInd w:val="0"/>
              <w:spacing w:after="0" w:line="256" w:lineRule="auto"/>
              <w:jc w:val="center"/>
              <w:rPr>
                <w:rFonts w:ascii="Arial" w:hAnsi="Arial" w:cs="Arial"/>
                <w:sz w:val="16"/>
                <w:szCs w:val="16"/>
                <w:lang w:val="en-US"/>
              </w:rPr>
            </w:pPr>
            <w:r>
              <w:rPr>
                <w:rFonts w:ascii="Arial" w:hAnsi="Arial" w:cs="Arial"/>
                <w:sz w:val="16"/>
                <w:szCs w:val="16"/>
                <w:lang w:val="en-US"/>
              </w:rPr>
              <w:t>DC_n28A-n46A</w:t>
            </w:r>
          </w:p>
        </w:tc>
      </w:tr>
    </w:tbl>
    <w:p w14:paraId="4578BDBE" w14:textId="77777777" w:rsidR="002E0709" w:rsidRDefault="002E0709" w:rsidP="002E0709"/>
    <w:p w14:paraId="2AFE757F" w14:textId="11BFFA5A" w:rsidR="00F43813" w:rsidRDefault="00F43813" w:rsidP="00F43813">
      <w:pPr>
        <w:pStyle w:val="21"/>
      </w:pPr>
      <w:bookmarkStart w:id="703" w:name="_Toc136288605"/>
      <w:r>
        <w:t>6.4</w:t>
      </w:r>
      <w:r>
        <w:tab/>
        <w:t>DC_n1-n46-n78</w:t>
      </w:r>
      <w:bookmarkEnd w:id="703"/>
    </w:p>
    <w:p w14:paraId="3C714AE0" w14:textId="59DE5F48" w:rsidR="00F43813" w:rsidRPr="003474CF" w:rsidRDefault="00F43813" w:rsidP="00F43813">
      <w:pPr>
        <w:pStyle w:val="31"/>
      </w:pPr>
      <w:bookmarkStart w:id="704" w:name="_Toc136288606"/>
      <w:r w:rsidRPr="00F43813">
        <w:t>6.</w:t>
      </w:r>
      <w:r>
        <w:t>4</w:t>
      </w:r>
      <w:r w:rsidRPr="003474CF">
        <w:t>.1</w:t>
      </w:r>
      <w:r w:rsidRPr="003474CF">
        <w:tab/>
        <w:t>Configurations for DC_n1-n46-n78</w:t>
      </w:r>
      <w:bookmarkEnd w:id="704"/>
    </w:p>
    <w:p w14:paraId="615253F5" w14:textId="76993629" w:rsidR="00F43813" w:rsidRPr="003474CF" w:rsidRDefault="00F43813" w:rsidP="00F43813">
      <w:pPr>
        <w:jc w:val="center"/>
        <w:rPr>
          <w:rFonts w:ascii="Arial" w:hAnsi="Arial" w:cs="Arial"/>
          <w:b/>
          <w:iCs/>
        </w:rPr>
      </w:pPr>
      <w:r w:rsidRPr="003474CF">
        <w:rPr>
          <w:rFonts w:ascii="Arial" w:hAnsi="Arial" w:cs="Arial"/>
          <w:b/>
          <w:iCs/>
        </w:rPr>
        <w:t>Table 6</w:t>
      </w:r>
      <w:r w:rsidRPr="00F43813">
        <w:rPr>
          <w:rFonts w:ascii="Arial" w:hAnsi="Arial" w:cs="Arial"/>
          <w:b/>
          <w:iCs/>
        </w:rPr>
        <w:t>.</w:t>
      </w:r>
      <w:r>
        <w:rPr>
          <w:rFonts w:ascii="Arial" w:hAnsi="Arial" w:cs="Arial"/>
          <w:b/>
          <w:iCs/>
        </w:rPr>
        <w:t>4</w:t>
      </w:r>
      <w:r w:rsidRPr="003474CF">
        <w:rPr>
          <w:rFonts w:ascii="Arial" w:hAnsi="Arial" w:cs="Arial"/>
          <w:b/>
          <w:iCs/>
        </w:rPr>
        <w:t xml:space="preserve">.1-1: </w:t>
      </w:r>
      <w:r>
        <w:rPr>
          <w:rFonts w:ascii="Arial" w:hAnsi="Arial" w:cs="Arial"/>
          <w:b/>
          <w:iCs/>
        </w:rPr>
        <w:t xml:space="preserve">Inter-band </w:t>
      </w:r>
      <w:r w:rsidRPr="003474CF">
        <w:rPr>
          <w:rFonts w:ascii="Arial" w:hAnsi="Arial" w:cs="Arial"/>
          <w:b/>
          <w:iCs/>
        </w:rPr>
        <w:t xml:space="preserve">NR </w:t>
      </w:r>
      <w:r>
        <w:rPr>
          <w:rFonts w:ascii="Arial" w:hAnsi="Arial" w:cs="Arial"/>
          <w:b/>
          <w:iCs/>
        </w:rPr>
        <w:t>DC configurations (three bands)</w:t>
      </w:r>
    </w:p>
    <w:tbl>
      <w:tblPr>
        <w:tblW w:w="7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820"/>
        <w:gridCol w:w="3965"/>
      </w:tblGrid>
      <w:tr w:rsidR="00F43813" w14:paraId="4D9D1A3E" w14:textId="77777777" w:rsidTr="002049ED">
        <w:trPr>
          <w:tblHeader/>
          <w:jc w:val="center"/>
        </w:trPr>
        <w:tc>
          <w:tcPr>
            <w:tcW w:w="3820" w:type="dxa"/>
            <w:tcBorders>
              <w:top w:val="single" w:sz="4" w:space="0" w:color="auto"/>
              <w:left w:val="single" w:sz="4" w:space="0" w:color="auto"/>
              <w:bottom w:val="single" w:sz="4" w:space="0" w:color="auto"/>
              <w:right w:val="single" w:sz="4" w:space="0" w:color="auto"/>
            </w:tcBorders>
            <w:vAlign w:val="center"/>
            <w:hideMark/>
          </w:tcPr>
          <w:p w14:paraId="2E6BBD04" w14:textId="77777777" w:rsidR="00F43813" w:rsidRDefault="00F43813" w:rsidP="002049ED">
            <w:pPr>
              <w:keepLines/>
              <w:spacing w:after="0" w:line="256" w:lineRule="auto"/>
              <w:jc w:val="center"/>
              <w:rPr>
                <w:rFonts w:ascii="Arial" w:hAnsi="Arial" w:cs="Arial"/>
                <w:b/>
                <w:sz w:val="18"/>
                <w:lang w:val="en-US" w:eastAsia="fi-FI"/>
              </w:rPr>
            </w:pPr>
            <w:r>
              <w:rPr>
                <w:rFonts w:ascii="Arial" w:hAnsi="Arial" w:cs="Arial"/>
                <w:b/>
                <w:sz w:val="18"/>
                <w:lang w:val="en-US" w:eastAsia="zh-CN"/>
              </w:rPr>
              <w:t>NR DC</w:t>
            </w:r>
          </w:p>
          <w:p w14:paraId="763F0237" w14:textId="77777777" w:rsidR="00F43813" w:rsidRDefault="00F43813" w:rsidP="002049ED">
            <w:pPr>
              <w:keepLines/>
              <w:overflowPunct w:val="0"/>
              <w:autoSpaceDE w:val="0"/>
              <w:autoSpaceDN w:val="0"/>
              <w:adjustRightInd w:val="0"/>
              <w:spacing w:after="0" w:line="256" w:lineRule="auto"/>
              <w:jc w:val="center"/>
              <w:rPr>
                <w:rFonts w:ascii="Arial" w:hAnsi="Arial" w:cs="Arial"/>
                <w:b/>
                <w:sz w:val="18"/>
                <w:lang w:val="en-US" w:eastAsia="fi-FI"/>
              </w:rPr>
            </w:pPr>
            <w:r>
              <w:rPr>
                <w:rFonts w:ascii="Arial" w:hAnsi="Arial" w:cs="Arial"/>
                <w:b/>
                <w:sz w:val="18"/>
                <w:lang w:val="en-US" w:eastAsia="fi-FI"/>
              </w:rPr>
              <w:t>configuration</w:t>
            </w:r>
          </w:p>
        </w:tc>
        <w:tc>
          <w:tcPr>
            <w:tcW w:w="3965" w:type="dxa"/>
            <w:tcBorders>
              <w:top w:val="single" w:sz="4" w:space="0" w:color="auto"/>
              <w:left w:val="single" w:sz="4" w:space="0" w:color="auto"/>
              <w:bottom w:val="single" w:sz="4" w:space="0" w:color="auto"/>
              <w:right w:val="single" w:sz="4" w:space="0" w:color="auto"/>
            </w:tcBorders>
            <w:vAlign w:val="center"/>
            <w:hideMark/>
          </w:tcPr>
          <w:p w14:paraId="6A44E7EC" w14:textId="77777777" w:rsidR="00F43813" w:rsidRDefault="00F43813" w:rsidP="002049ED">
            <w:pPr>
              <w:keepLines/>
              <w:spacing w:after="0" w:line="256" w:lineRule="auto"/>
              <w:jc w:val="center"/>
              <w:rPr>
                <w:rFonts w:ascii="Arial" w:hAnsi="Arial" w:cs="Arial"/>
                <w:b/>
                <w:sz w:val="18"/>
                <w:lang w:val="en-US" w:eastAsia="fi-FI"/>
              </w:rPr>
            </w:pPr>
            <w:r>
              <w:rPr>
                <w:rFonts w:ascii="Arial" w:hAnsi="Arial" w:cs="Arial"/>
                <w:b/>
                <w:sz w:val="18"/>
                <w:lang w:val="en-US" w:eastAsia="fi-FI"/>
              </w:rPr>
              <w:t xml:space="preserve">Uplink </w:t>
            </w:r>
            <w:r>
              <w:rPr>
                <w:rFonts w:ascii="Arial" w:hAnsi="Arial" w:cs="Arial"/>
                <w:b/>
                <w:sz w:val="18"/>
                <w:lang w:val="en-US" w:eastAsia="zh-CN"/>
              </w:rPr>
              <w:t>NR DC</w:t>
            </w:r>
          </w:p>
          <w:p w14:paraId="708230F5" w14:textId="77777777" w:rsidR="00F43813" w:rsidRDefault="00F43813" w:rsidP="002049ED">
            <w:pPr>
              <w:keepLines/>
              <w:overflowPunct w:val="0"/>
              <w:autoSpaceDE w:val="0"/>
              <w:autoSpaceDN w:val="0"/>
              <w:adjustRightInd w:val="0"/>
              <w:spacing w:after="0" w:line="256" w:lineRule="auto"/>
              <w:jc w:val="center"/>
              <w:rPr>
                <w:rFonts w:ascii="Arial" w:hAnsi="Arial" w:cs="Arial"/>
                <w:b/>
                <w:sz w:val="18"/>
                <w:lang w:eastAsia="fi-FI"/>
              </w:rPr>
            </w:pPr>
            <w:r>
              <w:rPr>
                <w:rFonts w:ascii="Arial" w:hAnsi="Arial" w:cs="Arial"/>
                <w:b/>
                <w:sz w:val="18"/>
                <w:lang w:val="en-US" w:eastAsia="fi-FI"/>
              </w:rPr>
              <w:t>configuration</w:t>
            </w:r>
          </w:p>
        </w:tc>
      </w:tr>
      <w:tr w:rsidR="00F43813" w14:paraId="5A8AC887" w14:textId="77777777" w:rsidTr="002049ED">
        <w:trPr>
          <w:trHeight w:val="207"/>
          <w:jc w:val="center"/>
        </w:trPr>
        <w:tc>
          <w:tcPr>
            <w:tcW w:w="3820" w:type="dxa"/>
            <w:tcBorders>
              <w:top w:val="single" w:sz="4" w:space="0" w:color="auto"/>
              <w:left w:val="single" w:sz="4" w:space="0" w:color="auto"/>
              <w:bottom w:val="single" w:sz="4" w:space="0" w:color="auto"/>
              <w:right w:val="single" w:sz="4" w:space="0" w:color="auto"/>
            </w:tcBorders>
            <w:vAlign w:val="center"/>
            <w:hideMark/>
          </w:tcPr>
          <w:p w14:paraId="1F04A474" w14:textId="77777777" w:rsidR="00F43813" w:rsidRPr="00280072" w:rsidRDefault="00F43813" w:rsidP="002049ED">
            <w:pPr>
              <w:keepLines/>
              <w:overflowPunct w:val="0"/>
              <w:autoSpaceDE w:val="0"/>
              <w:autoSpaceDN w:val="0"/>
              <w:adjustRightInd w:val="0"/>
              <w:spacing w:after="0" w:line="256" w:lineRule="auto"/>
              <w:jc w:val="center"/>
              <w:rPr>
                <w:rFonts w:ascii="Arial" w:hAnsi="Arial" w:cs="Arial"/>
                <w:sz w:val="18"/>
                <w:lang w:eastAsia="zh-CN"/>
              </w:rPr>
            </w:pPr>
            <w:r w:rsidRPr="00280072">
              <w:rPr>
                <w:rFonts w:ascii="Arial" w:hAnsi="Arial" w:cs="Arial"/>
                <w:sz w:val="18"/>
                <w:lang w:eastAsia="zh-CN"/>
              </w:rPr>
              <w:t>DC_n1A-n</w:t>
            </w:r>
            <w:r>
              <w:rPr>
                <w:rFonts w:ascii="Arial" w:hAnsi="Arial" w:cs="Arial"/>
                <w:sz w:val="18"/>
                <w:lang w:eastAsia="zh-CN"/>
              </w:rPr>
              <w:t>46</w:t>
            </w:r>
            <w:r w:rsidRPr="00280072">
              <w:rPr>
                <w:rFonts w:ascii="Arial" w:hAnsi="Arial" w:cs="Arial"/>
                <w:sz w:val="18"/>
                <w:lang w:eastAsia="zh-CN"/>
              </w:rPr>
              <w:t>A-n</w:t>
            </w:r>
            <w:r>
              <w:rPr>
                <w:rFonts w:ascii="Arial" w:hAnsi="Arial" w:cs="Arial"/>
                <w:sz w:val="18"/>
                <w:lang w:eastAsia="zh-CN"/>
              </w:rPr>
              <w:t>78</w:t>
            </w:r>
            <w:r w:rsidRPr="00280072">
              <w:rPr>
                <w:rFonts w:ascii="Arial" w:hAnsi="Arial" w:cs="Arial"/>
                <w:sz w:val="18"/>
                <w:lang w:eastAsia="zh-CN"/>
              </w:rPr>
              <w:t>A</w:t>
            </w:r>
          </w:p>
          <w:p w14:paraId="1025A726" w14:textId="77777777" w:rsidR="00F43813" w:rsidRDefault="00F43813" w:rsidP="002049ED">
            <w:pPr>
              <w:keepLines/>
              <w:overflowPunct w:val="0"/>
              <w:autoSpaceDE w:val="0"/>
              <w:autoSpaceDN w:val="0"/>
              <w:adjustRightInd w:val="0"/>
              <w:spacing w:after="0" w:line="256" w:lineRule="auto"/>
              <w:jc w:val="center"/>
              <w:rPr>
                <w:rFonts w:ascii="Arial" w:hAnsi="Arial" w:cs="Arial"/>
                <w:sz w:val="18"/>
                <w:lang w:eastAsia="zh-CN"/>
              </w:rPr>
            </w:pPr>
            <w:r w:rsidRPr="004A1796">
              <w:rPr>
                <w:rFonts w:ascii="Arial" w:hAnsi="Arial" w:cs="Arial"/>
                <w:sz w:val="18"/>
                <w:lang w:eastAsia="zh-CN"/>
              </w:rPr>
              <w:t>DC_n1A-n</w:t>
            </w:r>
            <w:r>
              <w:rPr>
                <w:rFonts w:ascii="Arial" w:hAnsi="Arial" w:cs="Arial"/>
                <w:sz w:val="18"/>
                <w:lang w:eastAsia="zh-CN"/>
              </w:rPr>
              <w:t>46C</w:t>
            </w:r>
            <w:r w:rsidRPr="004A1796">
              <w:rPr>
                <w:rFonts w:ascii="Arial" w:hAnsi="Arial" w:cs="Arial"/>
                <w:sz w:val="18"/>
                <w:lang w:eastAsia="zh-CN"/>
              </w:rPr>
              <w:t>-n</w:t>
            </w:r>
            <w:r>
              <w:rPr>
                <w:rFonts w:ascii="Arial" w:hAnsi="Arial" w:cs="Arial"/>
                <w:sz w:val="18"/>
                <w:lang w:eastAsia="zh-CN"/>
              </w:rPr>
              <w:t>78A</w:t>
            </w:r>
          </w:p>
          <w:p w14:paraId="0F8A0857" w14:textId="77777777" w:rsidR="00F43813" w:rsidRDefault="00F43813" w:rsidP="002049ED">
            <w:pPr>
              <w:keepLines/>
              <w:overflowPunct w:val="0"/>
              <w:autoSpaceDE w:val="0"/>
              <w:autoSpaceDN w:val="0"/>
              <w:adjustRightInd w:val="0"/>
              <w:spacing w:after="0" w:line="256" w:lineRule="auto"/>
              <w:jc w:val="center"/>
              <w:rPr>
                <w:rFonts w:ascii="Arial" w:hAnsi="Arial" w:cs="Arial"/>
                <w:sz w:val="18"/>
                <w:lang w:eastAsia="zh-CN"/>
              </w:rPr>
            </w:pPr>
            <w:r w:rsidRPr="004A1796">
              <w:rPr>
                <w:rFonts w:ascii="Arial" w:hAnsi="Arial" w:cs="Arial"/>
                <w:sz w:val="18"/>
                <w:lang w:eastAsia="zh-CN"/>
              </w:rPr>
              <w:t>DC_n1A-n</w:t>
            </w:r>
            <w:r>
              <w:rPr>
                <w:rFonts w:ascii="Arial" w:hAnsi="Arial" w:cs="Arial"/>
                <w:sz w:val="18"/>
                <w:lang w:eastAsia="zh-CN"/>
              </w:rPr>
              <w:t>46D</w:t>
            </w:r>
            <w:r w:rsidRPr="004A1796">
              <w:rPr>
                <w:rFonts w:ascii="Arial" w:hAnsi="Arial" w:cs="Arial"/>
                <w:sz w:val="18"/>
                <w:lang w:eastAsia="zh-CN"/>
              </w:rPr>
              <w:t>-n</w:t>
            </w:r>
            <w:r>
              <w:rPr>
                <w:rFonts w:ascii="Arial" w:hAnsi="Arial" w:cs="Arial"/>
                <w:sz w:val="18"/>
                <w:lang w:eastAsia="zh-CN"/>
              </w:rPr>
              <w:t>78A</w:t>
            </w:r>
          </w:p>
          <w:p w14:paraId="3D6EB98A" w14:textId="77777777" w:rsidR="00F43813" w:rsidRDefault="00F43813" w:rsidP="002049ED">
            <w:pPr>
              <w:keepLines/>
              <w:overflowPunct w:val="0"/>
              <w:autoSpaceDE w:val="0"/>
              <w:autoSpaceDN w:val="0"/>
              <w:adjustRightInd w:val="0"/>
              <w:spacing w:after="0" w:line="256" w:lineRule="auto"/>
              <w:jc w:val="center"/>
              <w:rPr>
                <w:rFonts w:ascii="Arial" w:hAnsi="Arial" w:cs="Arial"/>
                <w:sz w:val="18"/>
                <w:lang w:eastAsia="zh-CN"/>
              </w:rPr>
            </w:pPr>
            <w:r w:rsidRPr="00280072">
              <w:rPr>
                <w:rFonts w:ascii="Arial" w:hAnsi="Arial" w:cs="Arial"/>
                <w:sz w:val="18"/>
                <w:lang w:eastAsia="zh-CN"/>
              </w:rPr>
              <w:t>DC_n1A-n</w:t>
            </w:r>
            <w:r>
              <w:rPr>
                <w:rFonts w:ascii="Arial" w:hAnsi="Arial" w:cs="Arial"/>
                <w:sz w:val="18"/>
                <w:lang w:eastAsia="zh-CN"/>
              </w:rPr>
              <w:t>46</w:t>
            </w:r>
            <w:r w:rsidRPr="00280072">
              <w:rPr>
                <w:rFonts w:ascii="Arial" w:hAnsi="Arial" w:cs="Arial"/>
                <w:sz w:val="18"/>
                <w:lang w:eastAsia="zh-CN"/>
              </w:rPr>
              <w:t>A-n</w:t>
            </w:r>
            <w:r>
              <w:rPr>
                <w:rFonts w:ascii="Arial" w:hAnsi="Arial" w:cs="Arial"/>
                <w:sz w:val="18"/>
                <w:lang w:eastAsia="zh-CN"/>
              </w:rPr>
              <w:t>78(2</w:t>
            </w:r>
            <w:r w:rsidRPr="00280072">
              <w:rPr>
                <w:rFonts w:ascii="Arial" w:hAnsi="Arial" w:cs="Arial"/>
                <w:sz w:val="18"/>
                <w:lang w:eastAsia="zh-CN"/>
              </w:rPr>
              <w:t>A</w:t>
            </w:r>
            <w:r>
              <w:rPr>
                <w:rFonts w:ascii="Arial" w:hAnsi="Arial" w:cs="Arial"/>
                <w:sz w:val="18"/>
                <w:lang w:eastAsia="zh-CN"/>
              </w:rPr>
              <w:t>)</w:t>
            </w:r>
          </w:p>
          <w:p w14:paraId="5BD0A4FE" w14:textId="77777777" w:rsidR="00F43813" w:rsidRPr="00280072" w:rsidRDefault="00F43813" w:rsidP="002049ED">
            <w:pPr>
              <w:keepLines/>
              <w:overflowPunct w:val="0"/>
              <w:autoSpaceDE w:val="0"/>
              <w:autoSpaceDN w:val="0"/>
              <w:adjustRightInd w:val="0"/>
              <w:spacing w:after="0" w:line="256" w:lineRule="auto"/>
              <w:jc w:val="center"/>
              <w:rPr>
                <w:rFonts w:ascii="Arial" w:hAnsi="Arial" w:cs="Arial"/>
                <w:sz w:val="18"/>
                <w:lang w:eastAsia="zh-CN"/>
              </w:rPr>
            </w:pPr>
            <w:r w:rsidRPr="00280072">
              <w:rPr>
                <w:rFonts w:ascii="Arial" w:hAnsi="Arial" w:cs="Arial"/>
                <w:sz w:val="18"/>
                <w:lang w:eastAsia="zh-CN"/>
              </w:rPr>
              <w:t>DC_n1A-n</w:t>
            </w:r>
            <w:r>
              <w:rPr>
                <w:rFonts w:ascii="Arial" w:hAnsi="Arial" w:cs="Arial"/>
                <w:sz w:val="18"/>
                <w:lang w:eastAsia="zh-CN"/>
              </w:rPr>
              <w:t>46C</w:t>
            </w:r>
            <w:r w:rsidRPr="00280072">
              <w:rPr>
                <w:rFonts w:ascii="Arial" w:hAnsi="Arial" w:cs="Arial"/>
                <w:sz w:val="18"/>
                <w:lang w:eastAsia="zh-CN"/>
              </w:rPr>
              <w:t>-n</w:t>
            </w:r>
            <w:r>
              <w:rPr>
                <w:rFonts w:ascii="Arial" w:hAnsi="Arial" w:cs="Arial"/>
                <w:sz w:val="18"/>
                <w:lang w:eastAsia="zh-CN"/>
              </w:rPr>
              <w:t>78(2</w:t>
            </w:r>
            <w:r w:rsidRPr="00280072">
              <w:rPr>
                <w:rFonts w:ascii="Arial" w:hAnsi="Arial" w:cs="Arial"/>
                <w:sz w:val="18"/>
                <w:lang w:eastAsia="zh-CN"/>
              </w:rPr>
              <w:t>A</w:t>
            </w:r>
            <w:r>
              <w:rPr>
                <w:rFonts w:ascii="Arial" w:hAnsi="Arial" w:cs="Arial"/>
                <w:sz w:val="18"/>
                <w:lang w:eastAsia="zh-CN"/>
              </w:rPr>
              <w:t>)</w:t>
            </w:r>
          </w:p>
          <w:p w14:paraId="6E569783" w14:textId="77777777" w:rsidR="00F43813" w:rsidRDefault="00F43813" w:rsidP="002049ED">
            <w:pPr>
              <w:keepLines/>
              <w:overflowPunct w:val="0"/>
              <w:autoSpaceDE w:val="0"/>
              <w:autoSpaceDN w:val="0"/>
              <w:adjustRightInd w:val="0"/>
              <w:spacing w:after="0" w:line="256" w:lineRule="auto"/>
              <w:jc w:val="center"/>
              <w:rPr>
                <w:rFonts w:ascii="Arial" w:hAnsi="Arial" w:cs="Arial"/>
                <w:sz w:val="18"/>
                <w:lang w:eastAsia="zh-CN"/>
              </w:rPr>
            </w:pPr>
            <w:r w:rsidRPr="00280072">
              <w:rPr>
                <w:rFonts w:ascii="Arial" w:hAnsi="Arial" w:cs="Arial"/>
                <w:sz w:val="18"/>
                <w:lang w:eastAsia="zh-CN"/>
              </w:rPr>
              <w:t>DC_n1A-n</w:t>
            </w:r>
            <w:r>
              <w:rPr>
                <w:rFonts w:ascii="Arial" w:hAnsi="Arial" w:cs="Arial"/>
                <w:sz w:val="18"/>
                <w:lang w:eastAsia="zh-CN"/>
              </w:rPr>
              <w:t>46D</w:t>
            </w:r>
            <w:r w:rsidRPr="00280072">
              <w:rPr>
                <w:rFonts w:ascii="Arial" w:hAnsi="Arial" w:cs="Arial"/>
                <w:sz w:val="18"/>
                <w:lang w:eastAsia="zh-CN"/>
              </w:rPr>
              <w:t>-n</w:t>
            </w:r>
            <w:r>
              <w:rPr>
                <w:rFonts w:ascii="Arial" w:hAnsi="Arial" w:cs="Arial"/>
                <w:sz w:val="18"/>
                <w:lang w:eastAsia="zh-CN"/>
              </w:rPr>
              <w:t>78(2</w:t>
            </w:r>
            <w:r w:rsidRPr="00280072">
              <w:rPr>
                <w:rFonts w:ascii="Arial" w:hAnsi="Arial" w:cs="Arial"/>
                <w:sz w:val="18"/>
                <w:lang w:eastAsia="zh-CN"/>
              </w:rPr>
              <w:t>A</w:t>
            </w:r>
            <w:r>
              <w:rPr>
                <w:rFonts w:ascii="Arial" w:hAnsi="Arial" w:cs="Arial"/>
                <w:sz w:val="18"/>
                <w:lang w:eastAsia="zh-CN"/>
              </w:rPr>
              <w:t>)</w:t>
            </w:r>
          </w:p>
          <w:p w14:paraId="0AFF645E" w14:textId="77777777" w:rsidR="00F43813" w:rsidRDefault="00F43813" w:rsidP="002049ED">
            <w:pPr>
              <w:keepLines/>
              <w:overflowPunct w:val="0"/>
              <w:autoSpaceDE w:val="0"/>
              <w:autoSpaceDN w:val="0"/>
              <w:adjustRightInd w:val="0"/>
              <w:spacing w:after="0" w:line="256" w:lineRule="auto"/>
              <w:jc w:val="center"/>
              <w:rPr>
                <w:rFonts w:ascii="Arial" w:hAnsi="Arial" w:cs="Arial"/>
                <w:sz w:val="18"/>
                <w:lang w:eastAsia="zh-CN"/>
              </w:rPr>
            </w:pPr>
            <w:r w:rsidRPr="00280072">
              <w:rPr>
                <w:rFonts w:ascii="Arial" w:hAnsi="Arial" w:cs="Arial"/>
                <w:sz w:val="18"/>
                <w:lang w:eastAsia="zh-CN"/>
              </w:rPr>
              <w:t>DC_n1A-n</w:t>
            </w:r>
            <w:r>
              <w:rPr>
                <w:rFonts w:ascii="Arial" w:hAnsi="Arial" w:cs="Arial"/>
                <w:sz w:val="18"/>
                <w:lang w:eastAsia="zh-CN"/>
              </w:rPr>
              <w:t>46(2</w:t>
            </w:r>
            <w:r w:rsidRPr="00280072">
              <w:rPr>
                <w:rFonts w:ascii="Arial" w:hAnsi="Arial" w:cs="Arial"/>
                <w:sz w:val="18"/>
                <w:lang w:eastAsia="zh-CN"/>
              </w:rPr>
              <w:t>A</w:t>
            </w:r>
            <w:r>
              <w:rPr>
                <w:rFonts w:ascii="Arial" w:hAnsi="Arial" w:cs="Arial"/>
                <w:sz w:val="18"/>
                <w:lang w:eastAsia="zh-CN"/>
              </w:rPr>
              <w:t>)</w:t>
            </w:r>
            <w:r w:rsidRPr="00280072">
              <w:rPr>
                <w:rFonts w:ascii="Arial" w:hAnsi="Arial" w:cs="Arial"/>
                <w:sz w:val="18"/>
                <w:lang w:eastAsia="zh-CN"/>
              </w:rPr>
              <w:t>-n</w:t>
            </w:r>
            <w:r>
              <w:rPr>
                <w:rFonts w:ascii="Arial" w:hAnsi="Arial" w:cs="Arial"/>
                <w:sz w:val="18"/>
                <w:lang w:eastAsia="zh-CN"/>
              </w:rPr>
              <w:t>78</w:t>
            </w:r>
            <w:r w:rsidRPr="00280072">
              <w:rPr>
                <w:rFonts w:ascii="Arial" w:hAnsi="Arial" w:cs="Arial"/>
                <w:sz w:val="18"/>
                <w:lang w:eastAsia="zh-CN"/>
              </w:rPr>
              <w:t>A</w:t>
            </w:r>
          </w:p>
          <w:p w14:paraId="41128B5B" w14:textId="4B1465A1" w:rsidR="00F43813" w:rsidRDefault="00F43813" w:rsidP="00F43813">
            <w:pPr>
              <w:keepLines/>
              <w:overflowPunct w:val="0"/>
              <w:autoSpaceDE w:val="0"/>
              <w:autoSpaceDN w:val="0"/>
              <w:adjustRightInd w:val="0"/>
              <w:spacing w:after="0" w:line="256" w:lineRule="auto"/>
              <w:jc w:val="center"/>
              <w:rPr>
                <w:rFonts w:ascii="Arial" w:hAnsi="Arial" w:cs="Arial"/>
                <w:sz w:val="18"/>
                <w:lang w:eastAsia="zh-CN"/>
              </w:rPr>
            </w:pPr>
            <w:r w:rsidRPr="00280072">
              <w:rPr>
                <w:rFonts w:ascii="Arial" w:hAnsi="Arial" w:cs="Arial"/>
                <w:sz w:val="18"/>
                <w:lang w:eastAsia="zh-CN"/>
              </w:rPr>
              <w:t>DC_n1A-n</w:t>
            </w:r>
            <w:r>
              <w:rPr>
                <w:rFonts w:ascii="Arial" w:hAnsi="Arial" w:cs="Arial"/>
                <w:sz w:val="18"/>
                <w:lang w:eastAsia="zh-CN"/>
              </w:rPr>
              <w:t>46(2</w:t>
            </w:r>
            <w:r w:rsidRPr="00280072">
              <w:rPr>
                <w:rFonts w:ascii="Arial" w:hAnsi="Arial" w:cs="Arial"/>
                <w:sz w:val="18"/>
                <w:lang w:eastAsia="zh-CN"/>
              </w:rPr>
              <w:t>A</w:t>
            </w:r>
            <w:r>
              <w:rPr>
                <w:rFonts w:ascii="Arial" w:hAnsi="Arial" w:cs="Arial"/>
                <w:sz w:val="18"/>
                <w:lang w:eastAsia="zh-CN"/>
              </w:rPr>
              <w:t>)</w:t>
            </w:r>
            <w:r w:rsidRPr="00280072">
              <w:rPr>
                <w:rFonts w:ascii="Arial" w:hAnsi="Arial" w:cs="Arial"/>
                <w:sz w:val="18"/>
                <w:lang w:eastAsia="zh-CN"/>
              </w:rPr>
              <w:t>-n</w:t>
            </w:r>
            <w:r>
              <w:rPr>
                <w:rFonts w:ascii="Arial" w:hAnsi="Arial" w:cs="Arial"/>
                <w:sz w:val="18"/>
                <w:lang w:eastAsia="zh-CN"/>
              </w:rPr>
              <w:t>78(2</w:t>
            </w:r>
            <w:r w:rsidRPr="00280072">
              <w:rPr>
                <w:rFonts w:ascii="Arial" w:hAnsi="Arial" w:cs="Arial"/>
                <w:sz w:val="18"/>
                <w:lang w:eastAsia="zh-CN"/>
              </w:rPr>
              <w:t>A</w:t>
            </w:r>
            <w:r>
              <w:rPr>
                <w:rFonts w:ascii="Arial" w:hAnsi="Arial" w:cs="Arial"/>
                <w:sz w:val="18"/>
                <w:lang w:eastAsia="zh-CN"/>
              </w:rPr>
              <w:t>)</w:t>
            </w:r>
          </w:p>
        </w:tc>
        <w:tc>
          <w:tcPr>
            <w:tcW w:w="3965" w:type="dxa"/>
            <w:tcBorders>
              <w:top w:val="single" w:sz="4" w:space="0" w:color="auto"/>
              <w:left w:val="single" w:sz="4" w:space="0" w:color="auto"/>
              <w:bottom w:val="single" w:sz="4" w:space="0" w:color="auto"/>
              <w:right w:val="single" w:sz="4" w:space="0" w:color="auto"/>
            </w:tcBorders>
            <w:vAlign w:val="center"/>
            <w:hideMark/>
          </w:tcPr>
          <w:p w14:paraId="7F790257" w14:textId="77777777" w:rsidR="00F43813" w:rsidRPr="003474CF" w:rsidRDefault="00F43813" w:rsidP="002049ED">
            <w:pPr>
              <w:keepLines/>
              <w:overflowPunct w:val="0"/>
              <w:autoSpaceDE w:val="0"/>
              <w:autoSpaceDN w:val="0"/>
              <w:adjustRightInd w:val="0"/>
              <w:spacing w:after="0" w:line="256" w:lineRule="auto"/>
              <w:jc w:val="center"/>
              <w:rPr>
                <w:rFonts w:ascii="Arial" w:hAnsi="Arial" w:cs="Arial"/>
                <w:sz w:val="18"/>
                <w:lang w:eastAsia="zh-CN"/>
              </w:rPr>
            </w:pPr>
            <w:r w:rsidRPr="003474CF">
              <w:rPr>
                <w:rFonts w:ascii="Arial" w:hAnsi="Arial" w:cs="Arial"/>
                <w:sz w:val="18"/>
                <w:lang w:eastAsia="zh-CN"/>
              </w:rPr>
              <w:t>DC_n1A-n46A</w:t>
            </w:r>
          </w:p>
          <w:p w14:paraId="605BAD1A" w14:textId="77777777" w:rsidR="00F43813" w:rsidRPr="003474CF" w:rsidRDefault="00F43813" w:rsidP="002049ED">
            <w:pPr>
              <w:keepLines/>
              <w:overflowPunct w:val="0"/>
              <w:autoSpaceDE w:val="0"/>
              <w:autoSpaceDN w:val="0"/>
              <w:adjustRightInd w:val="0"/>
              <w:spacing w:after="0" w:line="256" w:lineRule="auto"/>
              <w:jc w:val="center"/>
              <w:rPr>
                <w:rFonts w:ascii="Arial" w:hAnsi="Arial" w:cs="Arial"/>
                <w:sz w:val="18"/>
                <w:lang w:eastAsia="zh-CN"/>
              </w:rPr>
            </w:pPr>
            <w:r w:rsidRPr="003474CF">
              <w:rPr>
                <w:rFonts w:ascii="Arial" w:hAnsi="Arial" w:cs="Arial"/>
                <w:sz w:val="18"/>
                <w:lang w:eastAsia="zh-CN"/>
              </w:rPr>
              <w:t>DC_n1A-n78A</w:t>
            </w:r>
          </w:p>
          <w:p w14:paraId="380CB50F" w14:textId="77777777" w:rsidR="00F43813" w:rsidRPr="00FE4064" w:rsidRDefault="00F43813" w:rsidP="002049ED">
            <w:pPr>
              <w:keepLines/>
              <w:overflowPunct w:val="0"/>
              <w:autoSpaceDE w:val="0"/>
              <w:autoSpaceDN w:val="0"/>
              <w:adjustRightInd w:val="0"/>
              <w:spacing w:after="0" w:line="256" w:lineRule="auto"/>
              <w:jc w:val="center"/>
              <w:rPr>
                <w:rFonts w:ascii="Arial" w:hAnsi="Arial" w:cs="Arial"/>
                <w:sz w:val="16"/>
                <w:szCs w:val="16"/>
                <w:lang w:val="en-US"/>
              </w:rPr>
            </w:pPr>
            <w:r w:rsidRPr="003474CF">
              <w:rPr>
                <w:rFonts w:ascii="Arial" w:hAnsi="Arial" w:cs="Arial"/>
                <w:sz w:val="18"/>
                <w:lang w:eastAsia="zh-CN"/>
              </w:rPr>
              <w:t>DC_n46A-n78A</w:t>
            </w:r>
          </w:p>
        </w:tc>
      </w:tr>
    </w:tbl>
    <w:p w14:paraId="193BD935" w14:textId="77777777" w:rsidR="00F43813" w:rsidRDefault="00F43813" w:rsidP="00F43813"/>
    <w:p w14:paraId="2FAEFA9D" w14:textId="65EF200E" w:rsidR="004F6BC7" w:rsidRDefault="004F6BC7" w:rsidP="004F6BC7">
      <w:pPr>
        <w:pStyle w:val="21"/>
      </w:pPr>
      <w:bookmarkStart w:id="705" w:name="_Toc136288607"/>
      <w:r>
        <w:t>6.5</w:t>
      </w:r>
      <w:r>
        <w:tab/>
        <w:t>DC_n1-n7-n67</w:t>
      </w:r>
      <w:bookmarkEnd w:id="705"/>
    </w:p>
    <w:p w14:paraId="7965F80F" w14:textId="67678099" w:rsidR="004F6BC7" w:rsidRPr="003474CF" w:rsidRDefault="004F6BC7" w:rsidP="004F6BC7">
      <w:pPr>
        <w:pStyle w:val="31"/>
      </w:pPr>
      <w:bookmarkStart w:id="706" w:name="_Toc136288608"/>
      <w:r>
        <w:t>6.5.1</w:t>
      </w:r>
      <w:r>
        <w:tab/>
      </w:r>
      <w:r w:rsidRPr="003474CF">
        <w:t xml:space="preserve">Configurations for </w:t>
      </w:r>
      <w:r>
        <w:t>DC_</w:t>
      </w:r>
      <w:r w:rsidRPr="00B628CD">
        <w:t>n1-n7-n67</w:t>
      </w:r>
      <w:bookmarkEnd w:id="706"/>
    </w:p>
    <w:p w14:paraId="57EA3D5A" w14:textId="675AD5AC" w:rsidR="004F6BC7" w:rsidRDefault="004F6BC7" w:rsidP="004F6BC7">
      <w:pPr>
        <w:pStyle w:val="TH"/>
        <w:rPr>
          <w:rFonts w:cs="Arial"/>
        </w:rPr>
      </w:pPr>
      <w:r>
        <w:rPr>
          <w:rFonts w:cs="Arial"/>
        </w:rPr>
        <w:t xml:space="preserve">Table </w:t>
      </w:r>
      <w:r>
        <w:rPr>
          <w:rFonts w:cs="Arial"/>
          <w:lang w:val="en-US" w:eastAsia="zh-CN"/>
        </w:rPr>
        <w:t>6</w:t>
      </w:r>
      <w:r>
        <w:rPr>
          <w:rFonts w:cs="Arial" w:hint="eastAsia"/>
          <w:lang w:val="en-US" w:eastAsia="zh-CN"/>
        </w:rPr>
        <w:t>.</w:t>
      </w:r>
      <w:r>
        <w:rPr>
          <w:rFonts w:cs="Arial"/>
          <w:lang w:val="en-US" w:eastAsia="zh-CN"/>
        </w:rPr>
        <w:t>5.1</w:t>
      </w:r>
      <w:r>
        <w:rPr>
          <w:rFonts w:cs="Arial"/>
        </w:rPr>
        <w:t xml:space="preserve">-1: Inter-band </w:t>
      </w:r>
      <w:r>
        <w:rPr>
          <w:rFonts w:cs="Arial"/>
          <w:lang w:val="en-US" w:eastAsia="zh-CN"/>
        </w:rPr>
        <w:t xml:space="preserve">NR DC </w:t>
      </w:r>
      <w:r>
        <w:rPr>
          <w:rFonts w:cs="Arial"/>
        </w:rPr>
        <w:t>configurations</w:t>
      </w:r>
    </w:p>
    <w:tbl>
      <w:tblPr>
        <w:tblW w:w="5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4F6BC7" w14:paraId="0FFA0274" w14:textId="77777777" w:rsidTr="006B4219">
        <w:trPr>
          <w:tblHeader/>
          <w:jc w:val="center"/>
        </w:trPr>
        <w:tc>
          <w:tcPr>
            <w:tcW w:w="2853" w:type="dxa"/>
            <w:vAlign w:val="center"/>
          </w:tcPr>
          <w:p w14:paraId="504080BC" w14:textId="77777777" w:rsidR="004F6BC7" w:rsidRDefault="004F6BC7" w:rsidP="006B4219">
            <w:pPr>
              <w:pStyle w:val="TAH"/>
              <w:rPr>
                <w:rFonts w:cs="Arial"/>
                <w:lang w:val="en-US" w:eastAsia="fi-FI"/>
              </w:rPr>
            </w:pPr>
            <w:r>
              <w:rPr>
                <w:rFonts w:cs="Arial"/>
                <w:lang w:val="en-US" w:eastAsia="zh-CN"/>
              </w:rPr>
              <w:t>NR DC</w:t>
            </w:r>
          </w:p>
          <w:p w14:paraId="55977A5F" w14:textId="77777777" w:rsidR="004F6BC7" w:rsidRDefault="004F6BC7" w:rsidP="006B4219">
            <w:pPr>
              <w:pStyle w:val="TAH"/>
              <w:rPr>
                <w:rFonts w:cs="Arial"/>
                <w:lang w:val="en-US" w:eastAsia="fi-FI"/>
              </w:rPr>
            </w:pPr>
            <w:r>
              <w:rPr>
                <w:rFonts w:cs="Arial"/>
                <w:lang w:val="en-US" w:eastAsia="fi-FI"/>
              </w:rPr>
              <w:t>configuration</w:t>
            </w:r>
          </w:p>
        </w:tc>
        <w:tc>
          <w:tcPr>
            <w:tcW w:w="2892" w:type="dxa"/>
            <w:vAlign w:val="center"/>
          </w:tcPr>
          <w:p w14:paraId="2F3E72B1" w14:textId="77777777" w:rsidR="004F6BC7" w:rsidRDefault="004F6BC7" w:rsidP="006B4219">
            <w:pPr>
              <w:pStyle w:val="TAH"/>
              <w:rPr>
                <w:rFonts w:cs="Arial"/>
                <w:lang w:val="en-US" w:eastAsia="fi-FI"/>
              </w:rPr>
            </w:pPr>
            <w:r>
              <w:rPr>
                <w:rFonts w:cs="Arial"/>
                <w:lang w:val="en-US" w:eastAsia="fi-FI"/>
              </w:rPr>
              <w:t xml:space="preserve">Uplink </w:t>
            </w:r>
            <w:r>
              <w:rPr>
                <w:rFonts w:cs="Arial"/>
                <w:lang w:val="en-US" w:eastAsia="zh-CN"/>
              </w:rPr>
              <w:t>NR DC</w:t>
            </w:r>
          </w:p>
          <w:p w14:paraId="09C2C486" w14:textId="77777777" w:rsidR="004F6BC7" w:rsidRDefault="004F6BC7" w:rsidP="006B4219">
            <w:pPr>
              <w:pStyle w:val="TAH"/>
              <w:rPr>
                <w:rFonts w:cs="Arial"/>
                <w:lang w:eastAsia="fi-FI"/>
              </w:rPr>
            </w:pPr>
            <w:r>
              <w:rPr>
                <w:rFonts w:cs="Arial"/>
                <w:lang w:val="en-US" w:eastAsia="fi-FI"/>
              </w:rPr>
              <w:t>configuration</w:t>
            </w:r>
          </w:p>
        </w:tc>
      </w:tr>
      <w:tr w:rsidR="004F6BC7" w14:paraId="3D10B96A" w14:textId="77777777" w:rsidTr="006B4219">
        <w:trPr>
          <w:trHeight w:val="207"/>
          <w:jc w:val="center"/>
        </w:trPr>
        <w:tc>
          <w:tcPr>
            <w:tcW w:w="2853" w:type="dxa"/>
            <w:vAlign w:val="center"/>
          </w:tcPr>
          <w:p w14:paraId="053CD158" w14:textId="77777777" w:rsidR="004F6BC7" w:rsidRDefault="004F6BC7" w:rsidP="006B4219">
            <w:pPr>
              <w:pStyle w:val="TAC"/>
              <w:rPr>
                <w:rFonts w:cs="Arial"/>
                <w:lang w:val="fi-FI" w:eastAsia="fi-FI"/>
              </w:rPr>
            </w:pPr>
            <w:r w:rsidRPr="004027C2">
              <w:t>DC_n1A-n7A-n67A</w:t>
            </w:r>
          </w:p>
        </w:tc>
        <w:tc>
          <w:tcPr>
            <w:tcW w:w="2892" w:type="dxa"/>
            <w:vAlign w:val="center"/>
          </w:tcPr>
          <w:p w14:paraId="0937CF19" w14:textId="77777777" w:rsidR="004F6BC7" w:rsidRDefault="004F6BC7" w:rsidP="006B4219">
            <w:pPr>
              <w:pStyle w:val="TAC"/>
              <w:rPr>
                <w:rFonts w:cs="Arial"/>
                <w:lang w:eastAsia="zh-CN"/>
              </w:rPr>
            </w:pPr>
            <w:r w:rsidRPr="004027C2">
              <w:rPr>
                <w:rFonts w:cs="Arial"/>
                <w:lang w:val="sv-SE" w:eastAsia="zh-CN"/>
              </w:rPr>
              <w:t>DC_n1A-n7A</w:t>
            </w:r>
          </w:p>
        </w:tc>
      </w:tr>
    </w:tbl>
    <w:p w14:paraId="51F899FE" w14:textId="77777777" w:rsidR="00CB19FC" w:rsidRDefault="00CB19FC" w:rsidP="002E0709"/>
    <w:p w14:paraId="23FD8BB8" w14:textId="621F6A58" w:rsidR="0041751E" w:rsidRDefault="0041751E" w:rsidP="0041751E">
      <w:pPr>
        <w:pStyle w:val="21"/>
      </w:pPr>
      <w:bookmarkStart w:id="707" w:name="_Toc136288609"/>
      <w:r>
        <w:t>6.6</w:t>
      </w:r>
      <w:r>
        <w:tab/>
        <w:t>DC_n1-</w:t>
      </w:r>
      <w:r w:rsidR="002C6DAD">
        <w:t>n67</w:t>
      </w:r>
      <w:r>
        <w:t>-</w:t>
      </w:r>
      <w:r w:rsidR="002C6DAD">
        <w:t>n78</w:t>
      </w:r>
      <w:bookmarkEnd w:id="707"/>
    </w:p>
    <w:p w14:paraId="180D261B" w14:textId="57AFE5FF" w:rsidR="0041751E" w:rsidRPr="003474CF" w:rsidRDefault="0041751E" w:rsidP="0041751E">
      <w:pPr>
        <w:pStyle w:val="31"/>
      </w:pPr>
      <w:bookmarkStart w:id="708" w:name="_Toc136288610"/>
      <w:r>
        <w:t>6.6.1</w:t>
      </w:r>
      <w:r>
        <w:tab/>
      </w:r>
      <w:r w:rsidRPr="003474CF">
        <w:t xml:space="preserve">Configurations for </w:t>
      </w:r>
      <w:r>
        <w:t>DC_</w:t>
      </w:r>
      <w:r w:rsidRPr="00B628CD">
        <w:t>n1-n</w:t>
      </w:r>
      <w:r>
        <w:t>6</w:t>
      </w:r>
      <w:r w:rsidRPr="00B628CD">
        <w:t>7-n7</w:t>
      </w:r>
      <w:r>
        <w:t>8</w:t>
      </w:r>
      <w:bookmarkEnd w:id="708"/>
    </w:p>
    <w:p w14:paraId="4B7B9779" w14:textId="5C97659D" w:rsidR="0041751E" w:rsidRDefault="0041751E" w:rsidP="0041751E">
      <w:pPr>
        <w:pStyle w:val="TH"/>
        <w:rPr>
          <w:rFonts w:cs="Arial"/>
        </w:rPr>
      </w:pPr>
      <w:r>
        <w:rPr>
          <w:rFonts w:cs="Arial"/>
        </w:rPr>
        <w:t xml:space="preserve">Table </w:t>
      </w:r>
      <w:r>
        <w:rPr>
          <w:rFonts w:cs="Arial"/>
          <w:lang w:val="en-US" w:eastAsia="zh-CN"/>
        </w:rPr>
        <w:t>6</w:t>
      </w:r>
      <w:r w:rsidR="001C06F2">
        <w:rPr>
          <w:rFonts w:cs="Arial" w:hint="eastAsia"/>
          <w:lang w:val="en-US" w:eastAsia="zh-CN"/>
        </w:rPr>
        <w:t>.6</w:t>
      </w:r>
      <w:r>
        <w:rPr>
          <w:rFonts w:cs="Arial"/>
          <w:lang w:val="en-US" w:eastAsia="zh-CN"/>
        </w:rPr>
        <w:t>.1</w:t>
      </w:r>
      <w:r>
        <w:rPr>
          <w:rFonts w:cs="Arial"/>
        </w:rPr>
        <w:t xml:space="preserve">-1: Inter-band </w:t>
      </w:r>
      <w:r>
        <w:rPr>
          <w:rFonts w:cs="Arial"/>
          <w:lang w:val="en-US" w:eastAsia="zh-CN"/>
        </w:rPr>
        <w:t xml:space="preserve">NR DC </w:t>
      </w:r>
      <w:r>
        <w:rPr>
          <w:rFonts w:cs="Arial"/>
        </w:rPr>
        <w:t>configurations</w:t>
      </w:r>
    </w:p>
    <w:tbl>
      <w:tblPr>
        <w:tblW w:w="5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41751E" w14:paraId="0170E8F1" w14:textId="77777777" w:rsidTr="006B4219">
        <w:trPr>
          <w:tblHeader/>
          <w:jc w:val="center"/>
        </w:trPr>
        <w:tc>
          <w:tcPr>
            <w:tcW w:w="2853" w:type="dxa"/>
            <w:vAlign w:val="center"/>
          </w:tcPr>
          <w:p w14:paraId="5F6EE99A" w14:textId="77777777" w:rsidR="0041751E" w:rsidRDefault="0041751E" w:rsidP="006B4219">
            <w:pPr>
              <w:pStyle w:val="TAH"/>
              <w:rPr>
                <w:rFonts w:cs="Arial"/>
                <w:lang w:val="en-US" w:eastAsia="fi-FI"/>
              </w:rPr>
            </w:pPr>
            <w:r>
              <w:rPr>
                <w:rFonts w:cs="Arial"/>
                <w:lang w:val="en-US" w:eastAsia="zh-CN"/>
              </w:rPr>
              <w:t>NR DC</w:t>
            </w:r>
          </w:p>
          <w:p w14:paraId="3D04A152" w14:textId="77777777" w:rsidR="0041751E" w:rsidRDefault="0041751E" w:rsidP="006B4219">
            <w:pPr>
              <w:pStyle w:val="TAH"/>
              <w:rPr>
                <w:rFonts w:cs="Arial"/>
                <w:lang w:val="en-US" w:eastAsia="fi-FI"/>
              </w:rPr>
            </w:pPr>
            <w:r>
              <w:rPr>
                <w:rFonts w:cs="Arial"/>
                <w:lang w:val="en-US" w:eastAsia="fi-FI"/>
              </w:rPr>
              <w:t>configuration</w:t>
            </w:r>
          </w:p>
        </w:tc>
        <w:tc>
          <w:tcPr>
            <w:tcW w:w="2892" w:type="dxa"/>
            <w:vAlign w:val="center"/>
          </w:tcPr>
          <w:p w14:paraId="75ADA199" w14:textId="77777777" w:rsidR="0041751E" w:rsidRDefault="0041751E" w:rsidP="006B4219">
            <w:pPr>
              <w:pStyle w:val="TAH"/>
              <w:rPr>
                <w:rFonts w:cs="Arial"/>
                <w:lang w:val="en-US" w:eastAsia="fi-FI"/>
              </w:rPr>
            </w:pPr>
            <w:r>
              <w:rPr>
                <w:rFonts w:cs="Arial"/>
                <w:lang w:val="en-US" w:eastAsia="fi-FI"/>
              </w:rPr>
              <w:t xml:space="preserve">Uplink </w:t>
            </w:r>
            <w:r>
              <w:rPr>
                <w:rFonts w:cs="Arial"/>
                <w:lang w:val="en-US" w:eastAsia="zh-CN"/>
              </w:rPr>
              <w:t>NR DC</w:t>
            </w:r>
          </w:p>
          <w:p w14:paraId="211D707B" w14:textId="77777777" w:rsidR="0041751E" w:rsidRDefault="0041751E" w:rsidP="006B4219">
            <w:pPr>
              <w:pStyle w:val="TAH"/>
              <w:rPr>
                <w:rFonts w:cs="Arial"/>
                <w:lang w:eastAsia="fi-FI"/>
              </w:rPr>
            </w:pPr>
            <w:r>
              <w:rPr>
                <w:rFonts w:cs="Arial"/>
                <w:lang w:val="en-US" w:eastAsia="fi-FI"/>
              </w:rPr>
              <w:t>configuration</w:t>
            </w:r>
          </w:p>
        </w:tc>
      </w:tr>
      <w:tr w:rsidR="0041751E" w14:paraId="0FFBA782" w14:textId="77777777" w:rsidTr="006B4219">
        <w:trPr>
          <w:trHeight w:val="207"/>
          <w:jc w:val="center"/>
        </w:trPr>
        <w:tc>
          <w:tcPr>
            <w:tcW w:w="2853" w:type="dxa"/>
            <w:vAlign w:val="center"/>
          </w:tcPr>
          <w:p w14:paraId="63A51940" w14:textId="77777777" w:rsidR="0041751E" w:rsidRDefault="0041751E" w:rsidP="006B4219">
            <w:pPr>
              <w:pStyle w:val="TAC"/>
              <w:rPr>
                <w:rFonts w:cs="Arial"/>
                <w:lang w:val="fi-FI" w:eastAsia="fi-FI"/>
              </w:rPr>
            </w:pPr>
            <w:r w:rsidRPr="002D2F44">
              <w:t>DC_n1A-n67A-n78A</w:t>
            </w:r>
          </w:p>
        </w:tc>
        <w:tc>
          <w:tcPr>
            <w:tcW w:w="2892" w:type="dxa"/>
            <w:vAlign w:val="center"/>
          </w:tcPr>
          <w:p w14:paraId="4FC692D4" w14:textId="77777777" w:rsidR="0041751E" w:rsidRDefault="0041751E" w:rsidP="006B4219">
            <w:pPr>
              <w:pStyle w:val="TAC"/>
              <w:rPr>
                <w:rFonts w:cs="Arial"/>
                <w:lang w:eastAsia="zh-CN"/>
              </w:rPr>
            </w:pPr>
            <w:r w:rsidRPr="00D336E7">
              <w:rPr>
                <w:rFonts w:cs="Arial"/>
                <w:lang w:val="sv-SE" w:eastAsia="zh-CN"/>
              </w:rPr>
              <w:t>DC_n1A-n78A</w:t>
            </w:r>
          </w:p>
        </w:tc>
      </w:tr>
      <w:tr w:rsidR="0041751E" w14:paraId="7725FC3A" w14:textId="77777777" w:rsidTr="006B4219">
        <w:trPr>
          <w:trHeight w:val="207"/>
          <w:jc w:val="center"/>
        </w:trPr>
        <w:tc>
          <w:tcPr>
            <w:tcW w:w="2853" w:type="dxa"/>
            <w:vAlign w:val="center"/>
          </w:tcPr>
          <w:p w14:paraId="4455ED8F" w14:textId="77777777" w:rsidR="0041751E" w:rsidRDefault="0041751E" w:rsidP="006B4219">
            <w:pPr>
              <w:pStyle w:val="TAC"/>
              <w:rPr>
                <w:rFonts w:cs="Arial"/>
                <w:lang w:val="fi-FI" w:eastAsia="fi-FI"/>
              </w:rPr>
            </w:pPr>
            <w:r w:rsidRPr="00D336E7">
              <w:t>DC_n1A-n67A-n78(2A)</w:t>
            </w:r>
          </w:p>
        </w:tc>
        <w:tc>
          <w:tcPr>
            <w:tcW w:w="2892" w:type="dxa"/>
            <w:vAlign w:val="center"/>
          </w:tcPr>
          <w:p w14:paraId="2F875DCB" w14:textId="77777777" w:rsidR="0041751E" w:rsidRDefault="0041751E" w:rsidP="006B4219">
            <w:pPr>
              <w:pStyle w:val="TAC"/>
              <w:rPr>
                <w:rFonts w:cs="Arial"/>
                <w:lang w:eastAsia="zh-CN"/>
              </w:rPr>
            </w:pPr>
            <w:r w:rsidRPr="00D336E7">
              <w:rPr>
                <w:rFonts w:cs="Arial"/>
                <w:lang w:val="sv-SE" w:eastAsia="zh-CN"/>
              </w:rPr>
              <w:t>DC_n1A-n78A</w:t>
            </w:r>
          </w:p>
        </w:tc>
      </w:tr>
    </w:tbl>
    <w:p w14:paraId="4938773F" w14:textId="77777777" w:rsidR="00CB19FC" w:rsidRDefault="00CB19FC" w:rsidP="002E0709"/>
    <w:p w14:paraId="1CF9292E" w14:textId="449A1F4A" w:rsidR="003F2E5F" w:rsidRDefault="003F2E5F" w:rsidP="003F2E5F">
      <w:pPr>
        <w:pStyle w:val="21"/>
      </w:pPr>
      <w:bookmarkStart w:id="709" w:name="_Toc136288611"/>
      <w:r>
        <w:t>6.</w:t>
      </w:r>
      <w:r>
        <w:rPr>
          <w:lang w:eastAsia="zh-CN"/>
        </w:rPr>
        <w:t>7</w:t>
      </w:r>
      <w:r>
        <w:tab/>
        <w:t>DC_n7</w:t>
      </w:r>
      <w:r w:rsidRPr="00B628CD">
        <w:t>-n</w:t>
      </w:r>
      <w:r>
        <w:t>6</w:t>
      </w:r>
      <w:r w:rsidRPr="00B628CD">
        <w:t>7-n7</w:t>
      </w:r>
      <w:r>
        <w:t>8</w:t>
      </w:r>
      <w:bookmarkEnd w:id="709"/>
    </w:p>
    <w:p w14:paraId="1DAD7A0B" w14:textId="6AC3ADCA" w:rsidR="003F2E5F" w:rsidRDefault="003F2E5F" w:rsidP="003F2E5F">
      <w:pPr>
        <w:pStyle w:val="31"/>
        <w:rPr>
          <w:rFonts w:cs="Arial"/>
          <w:lang w:val="en-US" w:eastAsia="zh-CN"/>
        </w:rPr>
      </w:pPr>
      <w:bookmarkStart w:id="710" w:name="_Toc136288612"/>
      <w:r>
        <w:t>6.7.1</w:t>
      </w:r>
      <w:r>
        <w:tab/>
      </w:r>
      <w:r>
        <w:rPr>
          <w:rFonts w:cs="Arial"/>
          <w:lang w:eastAsia="zh-CN"/>
        </w:rPr>
        <w:t xml:space="preserve">Configurations for </w:t>
      </w:r>
      <w:r>
        <w:t>DC_n7</w:t>
      </w:r>
      <w:r w:rsidRPr="00B628CD">
        <w:t>-n</w:t>
      </w:r>
      <w:r>
        <w:t>6</w:t>
      </w:r>
      <w:r w:rsidRPr="00B628CD">
        <w:t>7-n7</w:t>
      </w:r>
      <w:r>
        <w:t>8</w:t>
      </w:r>
      <w:bookmarkEnd w:id="710"/>
    </w:p>
    <w:p w14:paraId="232FB18B" w14:textId="3F954FF3" w:rsidR="003F2E5F" w:rsidRDefault="003F2E5F" w:rsidP="003F2E5F">
      <w:pPr>
        <w:pStyle w:val="TH"/>
        <w:rPr>
          <w:rFonts w:cs="Arial"/>
        </w:rPr>
      </w:pPr>
      <w:r>
        <w:rPr>
          <w:rFonts w:cs="Arial"/>
        </w:rPr>
        <w:t xml:space="preserve">Table </w:t>
      </w:r>
      <w:r>
        <w:rPr>
          <w:rFonts w:cs="Arial"/>
          <w:lang w:val="en-US" w:eastAsia="zh-CN"/>
        </w:rPr>
        <w:t>6</w:t>
      </w:r>
      <w:r>
        <w:rPr>
          <w:rFonts w:cs="Arial" w:hint="eastAsia"/>
          <w:lang w:val="en-US" w:eastAsia="zh-CN"/>
        </w:rPr>
        <w:t>.</w:t>
      </w:r>
      <w:r>
        <w:rPr>
          <w:rFonts w:cs="Arial"/>
          <w:lang w:val="en-US" w:eastAsia="zh-CN"/>
        </w:rPr>
        <w:t>7.1</w:t>
      </w:r>
      <w:r>
        <w:rPr>
          <w:rFonts w:cs="Arial"/>
        </w:rPr>
        <w:t xml:space="preserve">-1: Inter-band </w:t>
      </w:r>
      <w:r>
        <w:rPr>
          <w:rFonts w:cs="Arial"/>
          <w:lang w:val="en-US" w:eastAsia="zh-CN"/>
        </w:rPr>
        <w:t xml:space="preserve">NR DC </w:t>
      </w:r>
      <w:r>
        <w:rPr>
          <w:rFonts w:cs="Arial"/>
        </w:rPr>
        <w:t>configurations</w:t>
      </w:r>
    </w:p>
    <w:tbl>
      <w:tblPr>
        <w:tblW w:w="5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3F2E5F" w14:paraId="7C908F39" w14:textId="77777777" w:rsidTr="003F2E5F">
        <w:trPr>
          <w:tblHeader/>
          <w:jc w:val="center"/>
        </w:trPr>
        <w:tc>
          <w:tcPr>
            <w:tcW w:w="2853" w:type="dxa"/>
            <w:vAlign w:val="center"/>
          </w:tcPr>
          <w:p w14:paraId="77BAE827" w14:textId="77777777" w:rsidR="003F2E5F" w:rsidRDefault="003F2E5F" w:rsidP="003F2E5F">
            <w:pPr>
              <w:pStyle w:val="TAH"/>
              <w:rPr>
                <w:rFonts w:cs="Arial"/>
                <w:lang w:val="en-US" w:eastAsia="fi-FI"/>
              </w:rPr>
            </w:pPr>
            <w:r>
              <w:rPr>
                <w:rFonts w:cs="Arial"/>
                <w:lang w:val="en-US" w:eastAsia="zh-CN"/>
              </w:rPr>
              <w:t>NR DC</w:t>
            </w:r>
          </w:p>
          <w:p w14:paraId="58690505" w14:textId="77777777" w:rsidR="003F2E5F" w:rsidRDefault="003F2E5F" w:rsidP="003F2E5F">
            <w:pPr>
              <w:pStyle w:val="TAH"/>
              <w:rPr>
                <w:rFonts w:cs="Arial"/>
                <w:lang w:val="en-US" w:eastAsia="fi-FI"/>
              </w:rPr>
            </w:pPr>
            <w:r>
              <w:rPr>
                <w:rFonts w:cs="Arial"/>
                <w:lang w:val="en-US" w:eastAsia="fi-FI"/>
              </w:rPr>
              <w:t>configuration</w:t>
            </w:r>
          </w:p>
        </w:tc>
        <w:tc>
          <w:tcPr>
            <w:tcW w:w="2892" w:type="dxa"/>
            <w:vAlign w:val="center"/>
          </w:tcPr>
          <w:p w14:paraId="4FF27D89" w14:textId="77777777" w:rsidR="003F2E5F" w:rsidRDefault="003F2E5F" w:rsidP="003F2E5F">
            <w:pPr>
              <w:pStyle w:val="TAH"/>
              <w:rPr>
                <w:rFonts w:cs="Arial"/>
                <w:lang w:val="en-US" w:eastAsia="fi-FI"/>
              </w:rPr>
            </w:pPr>
            <w:r>
              <w:rPr>
                <w:rFonts w:cs="Arial"/>
                <w:lang w:val="en-US" w:eastAsia="fi-FI"/>
              </w:rPr>
              <w:t xml:space="preserve">Uplink </w:t>
            </w:r>
            <w:r>
              <w:rPr>
                <w:rFonts w:cs="Arial"/>
                <w:lang w:val="en-US" w:eastAsia="zh-CN"/>
              </w:rPr>
              <w:t>NR DC</w:t>
            </w:r>
          </w:p>
          <w:p w14:paraId="24C6E01D" w14:textId="77777777" w:rsidR="003F2E5F" w:rsidRDefault="003F2E5F" w:rsidP="003F2E5F">
            <w:pPr>
              <w:pStyle w:val="TAH"/>
              <w:rPr>
                <w:rFonts w:cs="Arial"/>
                <w:lang w:eastAsia="fi-FI"/>
              </w:rPr>
            </w:pPr>
            <w:r>
              <w:rPr>
                <w:rFonts w:cs="Arial"/>
                <w:lang w:val="en-US" w:eastAsia="fi-FI"/>
              </w:rPr>
              <w:t>configuration</w:t>
            </w:r>
          </w:p>
        </w:tc>
      </w:tr>
      <w:tr w:rsidR="003F2E5F" w14:paraId="51F5EEF5" w14:textId="77777777" w:rsidTr="003F2E5F">
        <w:trPr>
          <w:trHeight w:val="207"/>
          <w:jc w:val="center"/>
        </w:trPr>
        <w:tc>
          <w:tcPr>
            <w:tcW w:w="2853" w:type="dxa"/>
            <w:vAlign w:val="center"/>
          </w:tcPr>
          <w:p w14:paraId="50D383FA" w14:textId="77777777" w:rsidR="003F2E5F" w:rsidRDefault="003F2E5F" w:rsidP="003F2E5F">
            <w:pPr>
              <w:pStyle w:val="TAC"/>
              <w:rPr>
                <w:rFonts w:cs="Arial"/>
                <w:lang w:val="fi-FI" w:eastAsia="fi-FI"/>
              </w:rPr>
            </w:pPr>
            <w:r w:rsidRPr="002D2F44">
              <w:t>DC</w:t>
            </w:r>
            <w:r>
              <w:t>_n7</w:t>
            </w:r>
            <w:r w:rsidRPr="002D2F44">
              <w:t>A-n67A-n78A</w:t>
            </w:r>
          </w:p>
        </w:tc>
        <w:tc>
          <w:tcPr>
            <w:tcW w:w="2892" w:type="dxa"/>
            <w:vAlign w:val="center"/>
          </w:tcPr>
          <w:p w14:paraId="5D7AFAD7" w14:textId="77777777" w:rsidR="003F2E5F" w:rsidRDefault="003F2E5F" w:rsidP="003F2E5F">
            <w:pPr>
              <w:pStyle w:val="TAC"/>
              <w:rPr>
                <w:rFonts w:cs="Arial"/>
                <w:lang w:eastAsia="zh-CN"/>
              </w:rPr>
            </w:pPr>
            <w:r w:rsidRPr="00D336E7">
              <w:rPr>
                <w:rFonts w:cs="Arial"/>
                <w:lang w:val="sv-SE" w:eastAsia="zh-CN"/>
              </w:rPr>
              <w:t>DC</w:t>
            </w:r>
            <w:r>
              <w:rPr>
                <w:rFonts w:cs="Arial"/>
                <w:lang w:val="sv-SE" w:eastAsia="zh-CN"/>
              </w:rPr>
              <w:t>_n7</w:t>
            </w:r>
            <w:r w:rsidRPr="00D336E7">
              <w:rPr>
                <w:rFonts w:cs="Arial"/>
                <w:lang w:val="sv-SE" w:eastAsia="zh-CN"/>
              </w:rPr>
              <w:t>A-n78A</w:t>
            </w:r>
          </w:p>
        </w:tc>
      </w:tr>
      <w:tr w:rsidR="003F2E5F" w14:paraId="2757CD23" w14:textId="77777777" w:rsidTr="003F2E5F">
        <w:trPr>
          <w:trHeight w:val="207"/>
          <w:jc w:val="center"/>
        </w:trPr>
        <w:tc>
          <w:tcPr>
            <w:tcW w:w="2853" w:type="dxa"/>
            <w:vAlign w:val="center"/>
          </w:tcPr>
          <w:p w14:paraId="62DD1993" w14:textId="77777777" w:rsidR="003F2E5F" w:rsidRDefault="003F2E5F" w:rsidP="003F2E5F">
            <w:pPr>
              <w:pStyle w:val="TAC"/>
              <w:rPr>
                <w:rFonts w:cs="Arial"/>
                <w:lang w:val="fi-FI" w:eastAsia="fi-FI"/>
              </w:rPr>
            </w:pPr>
            <w:r w:rsidRPr="00D336E7">
              <w:t>DC</w:t>
            </w:r>
            <w:r>
              <w:t>_n7</w:t>
            </w:r>
            <w:r w:rsidRPr="00D336E7">
              <w:t>A-n67A-n78(2A)</w:t>
            </w:r>
          </w:p>
        </w:tc>
        <w:tc>
          <w:tcPr>
            <w:tcW w:w="2892" w:type="dxa"/>
            <w:vAlign w:val="center"/>
          </w:tcPr>
          <w:p w14:paraId="572AFDCF" w14:textId="77777777" w:rsidR="003F2E5F" w:rsidRDefault="003F2E5F" w:rsidP="003F2E5F">
            <w:pPr>
              <w:pStyle w:val="TAC"/>
              <w:rPr>
                <w:rFonts w:cs="Arial"/>
                <w:lang w:eastAsia="zh-CN"/>
              </w:rPr>
            </w:pPr>
            <w:r w:rsidRPr="00D336E7">
              <w:rPr>
                <w:rFonts w:cs="Arial"/>
                <w:lang w:val="sv-SE" w:eastAsia="zh-CN"/>
              </w:rPr>
              <w:t>DC</w:t>
            </w:r>
            <w:r>
              <w:rPr>
                <w:rFonts w:cs="Arial"/>
                <w:lang w:val="sv-SE" w:eastAsia="zh-CN"/>
              </w:rPr>
              <w:t>_n7</w:t>
            </w:r>
            <w:r w:rsidRPr="00D336E7">
              <w:rPr>
                <w:rFonts w:cs="Arial"/>
                <w:lang w:val="sv-SE" w:eastAsia="zh-CN"/>
              </w:rPr>
              <w:t>A-n78A</w:t>
            </w:r>
          </w:p>
        </w:tc>
      </w:tr>
    </w:tbl>
    <w:p w14:paraId="16437ACA" w14:textId="77777777" w:rsidR="00CB19FC" w:rsidRDefault="00CB19FC" w:rsidP="002E0709"/>
    <w:p w14:paraId="1E5CFED7" w14:textId="11124829" w:rsidR="00215A90" w:rsidRPr="006A0293" w:rsidRDefault="00215A90" w:rsidP="006A0293">
      <w:pPr>
        <w:pStyle w:val="21"/>
      </w:pPr>
      <w:bookmarkStart w:id="711" w:name="_Toc6576"/>
      <w:bookmarkStart w:id="712" w:name="_Toc136288613"/>
      <w:r w:rsidRPr="006A0293">
        <w:t>6.8</w:t>
      </w:r>
      <w:r w:rsidRPr="006A0293">
        <w:tab/>
        <w:t>DC_n1-n28-n102</w:t>
      </w:r>
      <w:bookmarkEnd w:id="711"/>
      <w:bookmarkEnd w:id="712"/>
    </w:p>
    <w:p w14:paraId="70A948CE" w14:textId="0053F6A0" w:rsidR="00215A90" w:rsidRPr="006A0293" w:rsidRDefault="00215A90" w:rsidP="006A0293">
      <w:pPr>
        <w:pStyle w:val="31"/>
        <w:rPr>
          <w:rFonts w:cs="Arial"/>
          <w:lang w:eastAsia="zh-CN"/>
        </w:rPr>
      </w:pPr>
      <w:bookmarkStart w:id="713" w:name="_Toc31037"/>
      <w:bookmarkStart w:id="714" w:name="_Toc136288614"/>
      <w:r w:rsidRPr="006A0293">
        <w:rPr>
          <w:rFonts w:cs="Arial"/>
          <w:lang w:eastAsia="zh-CN"/>
        </w:rPr>
        <w:t>6.</w:t>
      </w:r>
      <w:r>
        <w:rPr>
          <w:rFonts w:cs="Arial"/>
          <w:lang w:eastAsia="zh-CN"/>
        </w:rPr>
        <w:t>8</w:t>
      </w:r>
      <w:r w:rsidRPr="006A0293">
        <w:rPr>
          <w:rFonts w:cs="Arial"/>
          <w:lang w:eastAsia="zh-CN"/>
        </w:rPr>
        <w:t>.1</w:t>
      </w:r>
      <w:r w:rsidRPr="006A0293">
        <w:rPr>
          <w:rFonts w:cs="Arial"/>
          <w:lang w:eastAsia="zh-CN"/>
        </w:rPr>
        <w:tab/>
        <w:t>Configurations for DC_n1-n28-n102</w:t>
      </w:r>
      <w:bookmarkEnd w:id="713"/>
      <w:bookmarkEnd w:id="714"/>
    </w:p>
    <w:p w14:paraId="295B0AB6" w14:textId="317E06D2" w:rsidR="00215A90" w:rsidRDefault="00215A90" w:rsidP="00215A90">
      <w:pPr>
        <w:pStyle w:val="TH"/>
        <w:rPr>
          <w:rFonts w:cs="Arial"/>
        </w:rPr>
      </w:pPr>
      <w:r>
        <w:rPr>
          <w:rFonts w:cs="Arial"/>
        </w:rPr>
        <w:t xml:space="preserve">Table </w:t>
      </w:r>
      <w:r>
        <w:rPr>
          <w:rFonts w:cs="Arial"/>
          <w:lang w:val="en-US" w:eastAsia="zh-CN"/>
        </w:rPr>
        <w:t>6</w:t>
      </w:r>
      <w:r>
        <w:rPr>
          <w:rFonts w:cs="Arial" w:hint="eastAsia"/>
          <w:lang w:val="en-US" w:eastAsia="zh-CN"/>
        </w:rPr>
        <w:t>.</w:t>
      </w:r>
      <w:r>
        <w:rPr>
          <w:rFonts w:cs="Arial"/>
          <w:lang w:val="en-US" w:eastAsia="zh-CN"/>
        </w:rPr>
        <w:t>8.1</w:t>
      </w:r>
      <w:r>
        <w:rPr>
          <w:rFonts w:cs="Arial"/>
        </w:rPr>
        <w:t xml:space="preserve">-1: Inter-band </w:t>
      </w:r>
      <w:r>
        <w:rPr>
          <w:rFonts w:cs="Arial"/>
          <w:lang w:val="en-US" w:eastAsia="zh-CN"/>
        </w:rPr>
        <w:t xml:space="preserve">NR DC </w:t>
      </w:r>
      <w:r>
        <w:rPr>
          <w:rFonts w:cs="Arial"/>
        </w:rPr>
        <w:t>configurations</w:t>
      </w:r>
    </w:p>
    <w:tbl>
      <w:tblPr>
        <w:tblW w:w="5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215A90" w14:paraId="2E2B9FAE" w14:textId="77777777" w:rsidTr="001471C7">
        <w:trPr>
          <w:trHeight w:val="300"/>
          <w:tblHeader/>
          <w:jc w:val="center"/>
        </w:trPr>
        <w:tc>
          <w:tcPr>
            <w:tcW w:w="2853" w:type="dxa"/>
            <w:tcBorders>
              <w:bottom w:val="single" w:sz="4" w:space="0" w:color="auto"/>
            </w:tcBorders>
            <w:vAlign w:val="center"/>
          </w:tcPr>
          <w:p w14:paraId="24B6B5F8" w14:textId="77777777" w:rsidR="00215A90" w:rsidRDefault="00215A90" w:rsidP="001471C7">
            <w:pPr>
              <w:pStyle w:val="TAH"/>
              <w:rPr>
                <w:rFonts w:cs="Arial"/>
                <w:lang w:val="en-US" w:eastAsia="fi-FI"/>
              </w:rPr>
            </w:pPr>
            <w:r>
              <w:rPr>
                <w:rFonts w:cs="Arial"/>
                <w:lang w:val="en-US" w:eastAsia="zh-CN"/>
              </w:rPr>
              <w:t>NR DC</w:t>
            </w:r>
          </w:p>
          <w:p w14:paraId="106FBA5F" w14:textId="77777777" w:rsidR="00215A90" w:rsidRDefault="00215A90" w:rsidP="001471C7">
            <w:pPr>
              <w:pStyle w:val="TAH"/>
              <w:rPr>
                <w:rFonts w:cs="Arial"/>
                <w:lang w:val="en-US" w:eastAsia="fi-FI"/>
              </w:rPr>
            </w:pPr>
            <w:r>
              <w:rPr>
                <w:rFonts w:cs="Arial"/>
                <w:lang w:val="en-US" w:eastAsia="fi-FI"/>
              </w:rPr>
              <w:t>configuration</w:t>
            </w:r>
          </w:p>
        </w:tc>
        <w:tc>
          <w:tcPr>
            <w:tcW w:w="2892" w:type="dxa"/>
            <w:tcBorders>
              <w:bottom w:val="single" w:sz="4" w:space="0" w:color="auto"/>
            </w:tcBorders>
            <w:vAlign w:val="center"/>
          </w:tcPr>
          <w:p w14:paraId="294D88BC" w14:textId="77777777" w:rsidR="00215A90" w:rsidRDefault="00215A90" w:rsidP="001471C7">
            <w:pPr>
              <w:pStyle w:val="TAH"/>
              <w:rPr>
                <w:rFonts w:cs="Arial"/>
                <w:lang w:val="en-US" w:eastAsia="fi-FI"/>
              </w:rPr>
            </w:pPr>
            <w:r>
              <w:rPr>
                <w:rFonts w:cs="Arial"/>
                <w:lang w:val="en-US" w:eastAsia="fi-FI"/>
              </w:rPr>
              <w:t xml:space="preserve">Uplink </w:t>
            </w:r>
            <w:r>
              <w:rPr>
                <w:rFonts w:cs="Arial"/>
                <w:lang w:val="en-US" w:eastAsia="zh-CN"/>
              </w:rPr>
              <w:t>NR DC</w:t>
            </w:r>
          </w:p>
          <w:p w14:paraId="1E834CF2" w14:textId="77777777" w:rsidR="00215A90" w:rsidRDefault="00215A90" w:rsidP="001471C7">
            <w:pPr>
              <w:pStyle w:val="TAH"/>
              <w:rPr>
                <w:rFonts w:cs="Arial"/>
                <w:lang w:eastAsia="fi-FI"/>
              </w:rPr>
            </w:pPr>
            <w:r>
              <w:rPr>
                <w:rFonts w:cs="Arial"/>
                <w:lang w:val="en-US" w:eastAsia="fi-FI"/>
              </w:rPr>
              <w:t>configuration</w:t>
            </w:r>
          </w:p>
        </w:tc>
      </w:tr>
      <w:tr w:rsidR="00215A90" w14:paraId="31160D29" w14:textId="77777777" w:rsidTr="001471C7">
        <w:trPr>
          <w:trHeight w:val="207"/>
          <w:jc w:val="center"/>
        </w:trPr>
        <w:tc>
          <w:tcPr>
            <w:tcW w:w="2853" w:type="dxa"/>
          </w:tcPr>
          <w:p w14:paraId="5A999FCA" w14:textId="77777777" w:rsidR="00215A90" w:rsidRPr="006A0293" w:rsidRDefault="00215A90" w:rsidP="001471C7">
            <w:pPr>
              <w:pStyle w:val="TAC"/>
            </w:pPr>
            <w:r w:rsidRPr="006A0293">
              <w:t>DC_n1A-n28A-n102A</w:t>
            </w:r>
          </w:p>
          <w:p w14:paraId="5293F075" w14:textId="77777777" w:rsidR="00215A90" w:rsidRPr="006A0293" w:rsidRDefault="00215A90" w:rsidP="001471C7">
            <w:pPr>
              <w:pStyle w:val="TAC"/>
            </w:pPr>
            <w:r w:rsidRPr="006A0293">
              <w:t>DC_n1A-n28A-n102B</w:t>
            </w:r>
          </w:p>
          <w:p w14:paraId="107C9DCF" w14:textId="77777777" w:rsidR="00215A90" w:rsidRPr="006A0293" w:rsidRDefault="00215A90" w:rsidP="001471C7">
            <w:pPr>
              <w:pStyle w:val="TAC"/>
            </w:pPr>
            <w:r w:rsidRPr="006A0293">
              <w:t>DC_n1A-n28A-n102C</w:t>
            </w:r>
          </w:p>
          <w:p w14:paraId="17BED7DB" w14:textId="77777777" w:rsidR="00215A90" w:rsidRPr="006A0293" w:rsidRDefault="00215A90" w:rsidP="001471C7">
            <w:pPr>
              <w:pStyle w:val="TAC"/>
            </w:pPr>
            <w:r w:rsidRPr="006A0293">
              <w:t>DC_n1A-n28A-n102D</w:t>
            </w:r>
          </w:p>
          <w:p w14:paraId="0F6BB53E" w14:textId="77777777" w:rsidR="00215A90" w:rsidRPr="006A0293" w:rsidRDefault="00215A90" w:rsidP="001471C7">
            <w:pPr>
              <w:pStyle w:val="TAC"/>
            </w:pPr>
            <w:r w:rsidRPr="006A0293">
              <w:t>DC_n1A-n28A-n102E</w:t>
            </w:r>
          </w:p>
        </w:tc>
        <w:tc>
          <w:tcPr>
            <w:tcW w:w="2892" w:type="dxa"/>
            <w:vAlign w:val="center"/>
          </w:tcPr>
          <w:p w14:paraId="3214C658" w14:textId="77777777" w:rsidR="00215A90" w:rsidRPr="006A0293" w:rsidRDefault="00215A90" w:rsidP="001471C7">
            <w:pPr>
              <w:pStyle w:val="TAC"/>
            </w:pPr>
            <w:r w:rsidRPr="006A0293">
              <w:t>DC_n1A-n102A</w:t>
            </w:r>
          </w:p>
          <w:p w14:paraId="6209E7FF" w14:textId="77777777" w:rsidR="00215A90" w:rsidRPr="006A0293" w:rsidRDefault="00215A90" w:rsidP="001471C7">
            <w:pPr>
              <w:pStyle w:val="TAC"/>
            </w:pPr>
            <w:r w:rsidRPr="006A0293">
              <w:t>DC_n28A-n102A</w:t>
            </w:r>
          </w:p>
        </w:tc>
      </w:tr>
      <w:tr w:rsidR="00215A90" w14:paraId="43FB3E62" w14:textId="77777777" w:rsidTr="001471C7">
        <w:trPr>
          <w:trHeight w:val="207"/>
          <w:jc w:val="center"/>
        </w:trPr>
        <w:tc>
          <w:tcPr>
            <w:tcW w:w="2853" w:type="dxa"/>
            <w:tcBorders>
              <w:bottom w:val="single" w:sz="4" w:space="0" w:color="auto"/>
            </w:tcBorders>
          </w:tcPr>
          <w:p w14:paraId="3603AA79" w14:textId="77777777" w:rsidR="00215A90" w:rsidRPr="006A0293" w:rsidRDefault="00215A90" w:rsidP="001471C7">
            <w:pPr>
              <w:pStyle w:val="TAC"/>
            </w:pPr>
            <w:r w:rsidRPr="006A0293">
              <w:t>DC_n1A-n28A-n102(2A)</w:t>
            </w:r>
          </w:p>
        </w:tc>
        <w:tc>
          <w:tcPr>
            <w:tcW w:w="2892" w:type="dxa"/>
            <w:tcBorders>
              <w:bottom w:val="single" w:sz="4" w:space="0" w:color="auto"/>
            </w:tcBorders>
            <w:vAlign w:val="center"/>
          </w:tcPr>
          <w:p w14:paraId="45AFAFDC" w14:textId="77777777" w:rsidR="00215A90" w:rsidRPr="006A0293" w:rsidRDefault="00215A90" w:rsidP="001471C7">
            <w:pPr>
              <w:pStyle w:val="TAC"/>
            </w:pPr>
            <w:r w:rsidRPr="006A0293">
              <w:t>DC_n1A-n102A</w:t>
            </w:r>
          </w:p>
          <w:p w14:paraId="7FFA64D5" w14:textId="77777777" w:rsidR="00215A90" w:rsidRPr="006A0293" w:rsidRDefault="00215A90" w:rsidP="001471C7">
            <w:pPr>
              <w:pStyle w:val="TAC"/>
            </w:pPr>
            <w:r w:rsidRPr="006A0293">
              <w:t>DC_n28A-n102A</w:t>
            </w:r>
          </w:p>
        </w:tc>
      </w:tr>
    </w:tbl>
    <w:p w14:paraId="18950AF3" w14:textId="77777777" w:rsidR="00215A90" w:rsidRDefault="00215A90" w:rsidP="00215A90">
      <w:pPr>
        <w:rPr>
          <w:color w:val="0070C0"/>
        </w:rPr>
      </w:pPr>
    </w:p>
    <w:p w14:paraId="0A60903B" w14:textId="34D1204A" w:rsidR="001471C7" w:rsidRPr="005A6E4E" w:rsidRDefault="001471C7" w:rsidP="001471C7">
      <w:pPr>
        <w:keepNext/>
        <w:keepLines/>
        <w:spacing w:before="180"/>
        <w:ind w:left="1134" w:hanging="1134"/>
        <w:outlineLvl w:val="1"/>
        <w:rPr>
          <w:rFonts w:ascii="Arial" w:hAnsi="Arial"/>
          <w:sz w:val="32"/>
          <w:lang w:val="en-US" w:eastAsia="zh-CN"/>
        </w:rPr>
      </w:pPr>
      <w:r>
        <w:rPr>
          <w:rFonts w:ascii="Arial" w:hAnsi="Arial"/>
          <w:sz w:val="32"/>
          <w:lang w:val="en-US" w:eastAsia="zh-CN"/>
        </w:rPr>
        <w:t>6</w:t>
      </w:r>
      <w:r w:rsidRPr="005A6E4E">
        <w:rPr>
          <w:rFonts w:ascii="Arial" w:hAnsi="Arial" w:hint="eastAsia"/>
          <w:sz w:val="32"/>
          <w:lang w:val="en-US" w:eastAsia="zh-CN"/>
        </w:rPr>
        <w:t>.</w:t>
      </w:r>
      <w:r>
        <w:rPr>
          <w:rFonts w:ascii="Arial" w:hAnsi="Arial"/>
          <w:sz w:val="32"/>
          <w:lang w:val="en-US" w:eastAsia="zh-CN"/>
        </w:rPr>
        <w:t>9</w:t>
      </w:r>
      <w:r w:rsidRPr="005A6E4E">
        <w:rPr>
          <w:rFonts w:ascii="Arial" w:hAnsi="Arial" w:hint="eastAsia"/>
          <w:sz w:val="32"/>
          <w:lang w:val="en-US" w:eastAsia="zh-CN"/>
        </w:rPr>
        <w:tab/>
        <w:t>DC_n</w:t>
      </w:r>
      <w:r>
        <w:rPr>
          <w:rFonts w:ascii="Arial" w:hAnsi="Arial"/>
          <w:sz w:val="32"/>
          <w:lang w:val="en-US" w:eastAsia="zh-CN"/>
        </w:rPr>
        <w:t>1-n78</w:t>
      </w:r>
      <w:r w:rsidRPr="005A6E4E">
        <w:rPr>
          <w:rFonts w:ascii="Arial" w:hAnsi="Arial" w:hint="eastAsia"/>
          <w:sz w:val="32"/>
          <w:lang w:val="en-US" w:eastAsia="zh-CN"/>
        </w:rPr>
        <w:t>-n102</w:t>
      </w:r>
    </w:p>
    <w:p w14:paraId="3589E9F9" w14:textId="3CE27FAA" w:rsidR="001471C7" w:rsidRDefault="001471C7" w:rsidP="001471C7">
      <w:pPr>
        <w:keepNext/>
        <w:keepLines/>
        <w:spacing w:before="120"/>
        <w:ind w:left="1134" w:hanging="1134"/>
        <w:outlineLvl w:val="2"/>
        <w:rPr>
          <w:lang w:val="en-US" w:eastAsia="zh-CN"/>
        </w:rPr>
      </w:pPr>
      <w:r>
        <w:rPr>
          <w:rFonts w:ascii="Arial" w:hAnsi="Arial"/>
          <w:sz w:val="28"/>
          <w:lang w:val="en-US" w:eastAsia="zh-CN"/>
        </w:rPr>
        <w:t>6</w:t>
      </w:r>
      <w:r w:rsidRPr="005A6E4E">
        <w:rPr>
          <w:rFonts w:ascii="Arial" w:hAnsi="Arial" w:hint="eastAsia"/>
          <w:sz w:val="28"/>
          <w:lang w:val="en-US" w:eastAsia="zh-CN"/>
        </w:rPr>
        <w:t>.</w:t>
      </w:r>
      <w:r>
        <w:rPr>
          <w:rFonts w:ascii="Arial" w:hAnsi="Arial"/>
          <w:sz w:val="28"/>
          <w:lang w:val="en-US" w:eastAsia="zh-CN"/>
        </w:rPr>
        <w:t>9</w:t>
      </w:r>
      <w:r w:rsidRPr="005A6E4E">
        <w:rPr>
          <w:rFonts w:ascii="Arial" w:hAnsi="Arial" w:hint="eastAsia"/>
          <w:sz w:val="28"/>
          <w:lang w:val="en-US" w:eastAsia="zh-CN"/>
        </w:rPr>
        <w:t>.1</w:t>
      </w:r>
      <w:r w:rsidRPr="005A6E4E">
        <w:rPr>
          <w:rFonts w:ascii="Arial" w:hAnsi="Arial" w:hint="eastAsia"/>
          <w:sz w:val="28"/>
          <w:lang w:val="en-US" w:eastAsia="zh-CN"/>
        </w:rPr>
        <w:tab/>
        <w:t>Configurations for DC</w:t>
      </w:r>
      <w:r>
        <w:rPr>
          <w:rFonts w:ascii="Arial" w:hAnsi="Arial"/>
          <w:sz w:val="28"/>
          <w:lang w:val="en-US" w:eastAsia="zh-CN"/>
        </w:rPr>
        <w:t>_</w:t>
      </w:r>
      <w:r w:rsidRPr="005A6E4E">
        <w:rPr>
          <w:rFonts w:ascii="Arial" w:hAnsi="Arial" w:hint="eastAsia"/>
          <w:sz w:val="28"/>
          <w:lang w:val="en-US" w:eastAsia="zh-CN"/>
        </w:rPr>
        <w:t>n</w:t>
      </w:r>
      <w:r>
        <w:rPr>
          <w:rFonts w:ascii="Arial" w:hAnsi="Arial"/>
          <w:sz w:val="28"/>
          <w:lang w:val="en-US" w:eastAsia="zh-CN"/>
        </w:rPr>
        <w:t>1-n78</w:t>
      </w:r>
      <w:r w:rsidRPr="005A6E4E">
        <w:rPr>
          <w:rFonts w:ascii="Arial" w:hAnsi="Arial" w:hint="eastAsia"/>
          <w:sz w:val="28"/>
          <w:lang w:val="en-US" w:eastAsia="zh-CN"/>
        </w:rPr>
        <w:t>-n102</w:t>
      </w:r>
    </w:p>
    <w:p w14:paraId="06E1B453" w14:textId="6EC3FFB5" w:rsidR="001471C7" w:rsidRDefault="001471C7" w:rsidP="001471C7">
      <w:pPr>
        <w:pStyle w:val="TH"/>
        <w:rPr>
          <w:rFonts w:cs="Arial"/>
        </w:rPr>
      </w:pPr>
      <w:r>
        <w:rPr>
          <w:rFonts w:cs="Arial"/>
        </w:rPr>
        <w:t xml:space="preserve">Table </w:t>
      </w:r>
      <w:r>
        <w:rPr>
          <w:rFonts w:cs="Arial"/>
          <w:lang w:val="en-US" w:eastAsia="zh-CN"/>
        </w:rPr>
        <w:t>6</w:t>
      </w:r>
      <w:r>
        <w:rPr>
          <w:rFonts w:cs="Arial" w:hint="eastAsia"/>
          <w:lang w:val="en-US" w:eastAsia="zh-CN"/>
        </w:rPr>
        <w:t>.</w:t>
      </w:r>
      <w:r>
        <w:rPr>
          <w:rFonts w:cs="Arial"/>
          <w:lang w:val="en-US" w:eastAsia="zh-CN"/>
        </w:rPr>
        <w:t>9.1</w:t>
      </w:r>
      <w:r>
        <w:rPr>
          <w:rFonts w:cs="Arial"/>
        </w:rPr>
        <w:t xml:space="preserve">-1: Inter-band </w:t>
      </w:r>
      <w:r>
        <w:rPr>
          <w:rFonts w:cs="Arial"/>
          <w:lang w:val="en-US" w:eastAsia="zh-CN"/>
        </w:rPr>
        <w:t xml:space="preserve">NR DC </w:t>
      </w:r>
      <w:r>
        <w:rPr>
          <w:rFonts w:cs="Arial"/>
        </w:rPr>
        <w:t>configurations</w:t>
      </w:r>
    </w:p>
    <w:tbl>
      <w:tblPr>
        <w:tblW w:w="5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1471C7" w14:paraId="727E980B" w14:textId="77777777" w:rsidTr="001471C7">
        <w:trPr>
          <w:trHeight w:val="300"/>
          <w:tblHeader/>
          <w:jc w:val="center"/>
        </w:trPr>
        <w:tc>
          <w:tcPr>
            <w:tcW w:w="2853" w:type="dxa"/>
            <w:tcBorders>
              <w:bottom w:val="single" w:sz="4" w:space="0" w:color="auto"/>
            </w:tcBorders>
            <w:vAlign w:val="center"/>
          </w:tcPr>
          <w:p w14:paraId="1BCF96D7" w14:textId="77777777" w:rsidR="001471C7" w:rsidRDefault="001471C7" w:rsidP="001471C7">
            <w:pPr>
              <w:pStyle w:val="TAH"/>
              <w:rPr>
                <w:rFonts w:cs="Arial"/>
                <w:lang w:val="en-US" w:eastAsia="fi-FI"/>
              </w:rPr>
            </w:pPr>
            <w:r>
              <w:rPr>
                <w:rFonts w:cs="Arial"/>
                <w:lang w:val="en-US" w:eastAsia="zh-CN"/>
              </w:rPr>
              <w:t>NR DC</w:t>
            </w:r>
          </w:p>
          <w:p w14:paraId="05DA82E9" w14:textId="77777777" w:rsidR="001471C7" w:rsidRDefault="001471C7" w:rsidP="001471C7">
            <w:pPr>
              <w:pStyle w:val="TAH"/>
              <w:rPr>
                <w:rFonts w:cs="Arial"/>
                <w:lang w:val="en-US" w:eastAsia="fi-FI"/>
              </w:rPr>
            </w:pPr>
            <w:r>
              <w:rPr>
                <w:rFonts w:cs="Arial"/>
                <w:lang w:val="en-US" w:eastAsia="fi-FI"/>
              </w:rPr>
              <w:t>configuration</w:t>
            </w:r>
          </w:p>
        </w:tc>
        <w:tc>
          <w:tcPr>
            <w:tcW w:w="2892" w:type="dxa"/>
            <w:tcBorders>
              <w:bottom w:val="single" w:sz="4" w:space="0" w:color="auto"/>
            </w:tcBorders>
            <w:vAlign w:val="center"/>
          </w:tcPr>
          <w:p w14:paraId="2ADCDF17" w14:textId="77777777" w:rsidR="001471C7" w:rsidRDefault="001471C7" w:rsidP="001471C7">
            <w:pPr>
              <w:pStyle w:val="TAH"/>
              <w:rPr>
                <w:rFonts w:cs="Arial"/>
                <w:lang w:val="en-US" w:eastAsia="fi-FI"/>
              </w:rPr>
            </w:pPr>
            <w:r>
              <w:rPr>
                <w:rFonts w:cs="Arial"/>
                <w:lang w:val="en-US" w:eastAsia="fi-FI"/>
              </w:rPr>
              <w:t xml:space="preserve">Uplink </w:t>
            </w:r>
            <w:r>
              <w:rPr>
                <w:rFonts w:cs="Arial"/>
                <w:lang w:val="en-US" w:eastAsia="zh-CN"/>
              </w:rPr>
              <w:t>NR DC</w:t>
            </w:r>
          </w:p>
          <w:p w14:paraId="766742E7" w14:textId="77777777" w:rsidR="001471C7" w:rsidRDefault="001471C7" w:rsidP="001471C7">
            <w:pPr>
              <w:pStyle w:val="TAH"/>
              <w:rPr>
                <w:rFonts w:cs="Arial"/>
                <w:lang w:eastAsia="fi-FI"/>
              </w:rPr>
            </w:pPr>
            <w:r>
              <w:rPr>
                <w:rFonts w:cs="Arial"/>
                <w:lang w:val="en-US" w:eastAsia="fi-FI"/>
              </w:rPr>
              <w:t>configuration</w:t>
            </w:r>
          </w:p>
        </w:tc>
      </w:tr>
      <w:tr w:rsidR="001471C7" w14:paraId="4FE8067B" w14:textId="77777777" w:rsidTr="001471C7">
        <w:trPr>
          <w:trHeight w:val="207"/>
          <w:jc w:val="center"/>
        </w:trPr>
        <w:tc>
          <w:tcPr>
            <w:tcW w:w="2853" w:type="dxa"/>
          </w:tcPr>
          <w:p w14:paraId="7D9BCF36" w14:textId="77777777" w:rsidR="001471C7" w:rsidRPr="006A0293" w:rsidRDefault="001471C7" w:rsidP="001471C7">
            <w:pPr>
              <w:pStyle w:val="TAC"/>
            </w:pPr>
            <w:r w:rsidRPr="006A0293">
              <w:t>DC_n1A-n78A-n102A</w:t>
            </w:r>
          </w:p>
          <w:p w14:paraId="5D693623" w14:textId="77777777" w:rsidR="001471C7" w:rsidRPr="006A0293" w:rsidRDefault="001471C7" w:rsidP="001471C7">
            <w:pPr>
              <w:pStyle w:val="TAC"/>
            </w:pPr>
            <w:r w:rsidRPr="006A0293">
              <w:t>DC_n1A-n78A-n102B</w:t>
            </w:r>
          </w:p>
          <w:p w14:paraId="284ECFBB" w14:textId="77777777" w:rsidR="001471C7" w:rsidRPr="006A0293" w:rsidRDefault="001471C7" w:rsidP="001471C7">
            <w:pPr>
              <w:pStyle w:val="TAC"/>
            </w:pPr>
            <w:r w:rsidRPr="006A0293">
              <w:t>DC_n1A-n78A-n102C</w:t>
            </w:r>
          </w:p>
          <w:p w14:paraId="72840BCD" w14:textId="77777777" w:rsidR="001471C7" w:rsidRPr="006A0293" w:rsidRDefault="001471C7" w:rsidP="001471C7">
            <w:pPr>
              <w:pStyle w:val="TAC"/>
            </w:pPr>
            <w:r w:rsidRPr="006A0293">
              <w:t>DC_n1A-n78A-n102D</w:t>
            </w:r>
          </w:p>
          <w:p w14:paraId="4EC5B3A1" w14:textId="77777777" w:rsidR="001471C7" w:rsidRPr="006A0293" w:rsidRDefault="001471C7" w:rsidP="001471C7">
            <w:pPr>
              <w:pStyle w:val="TAC"/>
            </w:pPr>
            <w:r w:rsidRPr="006A0293">
              <w:t>DC_n1A-n78A-n102E</w:t>
            </w:r>
          </w:p>
        </w:tc>
        <w:tc>
          <w:tcPr>
            <w:tcW w:w="2892" w:type="dxa"/>
            <w:vAlign w:val="center"/>
          </w:tcPr>
          <w:p w14:paraId="11890095" w14:textId="77777777" w:rsidR="001471C7" w:rsidRPr="006A0293" w:rsidRDefault="001471C7" w:rsidP="001471C7">
            <w:pPr>
              <w:pStyle w:val="TAC"/>
            </w:pPr>
            <w:r w:rsidRPr="006A0293">
              <w:t>DC_n1A-n78A</w:t>
            </w:r>
            <w:r w:rsidRPr="006A0293">
              <w:br/>
              <w:t>DC_n1A-n102A</w:t>
            </w:r>
            <w:r w:rsidRPr="006A0293">
              <w:br/>
              <w:t>DC_n78A-n102A</w:t>
            </w:r>
          </w:p>
        </w:tc>
      </w:tr>
      <w:tr w:rsidR="001471C7" w14:paraId="5C7A467A" w14:textId="77777777" w:rsidTr="001471C7">
        <w:trPr>
          <w:trHeight w:val="207"/>
          <w:jc w:val="center"/>
        </w:trPr>
        <w:tc>
          <w:tcPr>
            <w:tcW w:w="2853" w:type="dxa"/>
            <w:tcBorders>
              <w:bottom w:val="single" w:sz="4" w:space="0" w:color="auto"/>
            </w:tcBorders>
          </w:tcPr>
          <w:p w14:paraId="134D78EC" w14:textId="77777777" w:rsidR="001471C7" w:rsidRPr="006A0293" w:rsidRDefault="001471C7" w:rsidP="001471C7">
            <w:pPr>
              <w:pStyle w:val="TAC"/>
            </w:pPr>
            <w:r w:rsidRPr="006A0293">
              <w:t>DC_n1A-n78(2A)-n102A</w:t>
            </w:r>
          </w:p>
          <w:p w14:paraId="1E24C037" w14:textId="77777777" w:rsidR="001471C7" w:rsidRPr="006A0293" w:rsidRDefault="001471C7" w:rsidP="001471C7">
            <w:pPr>
              <w:pStyle w:val="TAC"/>
            </w:pPr>
            <w:r w:rsidRPr="006A0293">
              <w:t>DC_n1A-n78(2A)-n102B</w:t>
            </w:r>
          </w:p>
          <w:p w14:paraId="02EEC697" w14:textId="77777777" w:rsidR="001471C7" w:rsidRPr="006A0293" w:rsidRDefault="001471C7" w:rsidP="001471C7">
            <w:pPr>
              <w:pStyle w:val="TAC"/>
            </w:pPr>
            <w:r w:rsidRPr="006A0293">
              <w:t>DC_n1A-n78(2A)-n102C</w:t>
            </w:r>
          </w:p>
          <w:p w14:paraId="1D4542B5" w14:textId="77777777" w:rsidR="001471C7" w:rsidRPr="006A0293" w:rsidRDefault="001471C7" w:rsidP="001471C7">
            <w:pPr>
              <w:pStyle w:val="TAC"/>
            </w:pPr>
            <w:r w:rsidRPr="006A0293">
              <w:t>DC_n1A-n78(2A)-n102D</w:t>
            </w:r>
          </w:p>
          <w:p w14:paraId="051CE7E9" w14:textId="77777777" w:rsidR="001471C7" w:rsidRPr="006A0293" w:rsidRDefault="001471C7" w:rsidP="001471C7">
            <w:pPr>
              <w:pStyle w:val="TAC"/>
            </w:pPr>
            <w:r w:rsidRPr="006A0293">
              <w:t>DC_n1A-n78(2A)-n102E</w:t>
            </w:r>
          </w:p>
          <w:p w14:paraId="40F98B12" w14:textId="77777777" w:rsidR="001471C7" w:rsidRPr="006A0293" w:rsidRDefault="001471C7" w:rsidP="001471C7">
            <w:pPr>
              <w:pStyle w:val="TAC"/>
            </w:pPr>
            <w:r w:rsidRPr="006A0293">
              <w:t>DC_n1A-n78A-n102(2A)</w:t>
            </w:r>
          </w:p>
          <w:p w14:paraId="4058F892" w14:textId="77777777" w:rsidR="001471C7" w:rsidRPr="006A0293" w:rsidRDefault="001471C7" w:rsidP="001471C7">
            <w:pPr>
              <w:pStyle w:val="TAC"/>
            </w:pPr>
            <w:r w:rsidRPr="006A0293">
              <w:t>DC_n1A-n78(2A)-n102(2A)</w:t>
            </w:r>
          </w:p>
        </w:tc>
        <w:tc>
          <w:tcPr>
            <w:tcW w:w="2892" w:type="dxa"/>
            <w:tcBorders>
              <w:bottom w:val="single" w:sz="4" w:space="0" w:color="auto"/>
            </w:tcBorders>
            <w:vAlign w:val="center"/>
          </w:tcPr>
          <w:p w14:paraId="3044DA5F" w14:textId="77777777" w:rsidR="001471C7" w:rsidRPr="006A0293" w:rsidRDefault="001471C7" w:rsidP="001471C7">
            <w:pPr>
              <w:pStyle w:val="TAC"/>
            </w:pPr>
            <w:r w:rsidRPr="006A0293">
              <w:t>DC_n1A-n78A</w:t>
            </w:r>
            <w:r w:rsidRPr="006A0293">
              <w:br/>
              <w:t>DC_n1A-n102A</w:t>
            </w:r>
            <w:r w:rsidRPr="006A0293">
              <w:br/>
              <w:t>DC_n78A-n102A</w:t>
            </w:r>
          </w:p>
        </w:tc>
      </w:tr>
    </w:tbl>
    <w:p w14:paraId="59EE9999" w14:textId="77777777" w:rsidR="001471C7" w:rsidRDefault="001471C7" w:rsidP="001471C7">
      <w:pPr>
        <w:rPr>
          <w:color w:val="0070C0"/>
        </w:rPr>
      </w:pPr>
    </w:p>
    <w:p w14:paraId="0E7A2196" w14:textId="580E9EC0" w:rsidR="008E4F23" w:rsidRPr="005A6E4E" w:rsidRDefault="008E4F23" w:rsidP="008E4F23">
      <w:pPr>
        <w:keepNext/>
        <w:keepLines/>
        <w:spacing w:before="180"/>
        <w:ind w:left="1134" w:hanging="1134"/>
        <w:outlineLvl w:val="1"/>
        <w:rPr>
          <w:rFonts w:ascii="Arial" w:hAnsi="Arial"/>
          <w:sz w:val="32"/>
          <w:lang w:val="en-US" w:eastAsia="zh-CN"/>
        </w:rPr>
      </w:pPr>
      <w:r>
        <w:rPr>
          <w:rFonts w:ascii="Arial" w:hAnsi="Arial"/>
          <w:sz w:val="32"/>
          <w:lang w:val="en-US" w:eastAsia="zh-CN"/>
        </w:rPr>
        <w:t>6</w:t>
      </w:r>
      <w:r w:rsidRPr="005A6E4E">
        <w:rPr>
          <w:rFonts w:ascii="Arial" w:hAnsi="Arial" w:hint="eastAsia"/>
          <w:sz w:val="32"/>
          <w:lang w:val="en-US" w:eastAsia="zh-CN"/>
        </w:rPr>
        <w:t>.</w:t>
      </w:r>
      <w:r>
        <w:rPr>
          <w:rFonts w:ascii="Arial" w:hAnsi="Arial"/>
          <w:sz w:val="32"/>
          <w:lang w:val="en-US" w:eastAsia="zh-CN"/>
        </w:rPr>
        <w:t>10</w:t>
      </w:r>
      <w:r w:rsidRPr="005A6E4E">
        <w:rPr>
          <w:rFonts w:ascii="Arial" w:hAnsi="Arial" w:hint="eastAsia"/>
          <w:sz w:val="32"/>
          <w:lang w:val="en-US" w:eastAsia="zh-CN"/>
        </w:rPr>
        <w:tab/>
        <w:t>DC_n</w:t>
      </w:r>
      <w:r>
        <w:rPr>
          <w:rFonts w:ascii="Arial" w:hAnsi="Arial"/>
          <w:sz w:val="32"/>
          <w:lang w:val="en-US" w:eastAsia="zh-CN"/>
        </w:rPr>
        <w:t>7-n78</w:t>
      </w:r>
      <w:r w:rsidRPr="005A6E4E">
        <w:rPr>
          <w:rFonts w:ascii="Arial" w:hAnsi="Arial" w:hint="eastAsia"/>
          <w:sz w:val="32"/>
          <w:lang w:val="en-US" w:eastAsia="zh-CN"/>
        </w:rPr>
        <w:t>-n102</w:t>
      </w:r>
    </w:p>
    <w:p w14:paraId="7E6741D1" w14:textId="5C841724" w:rsidR="008E4F23" w:rsidRDefault="008E4F23" w:rsidP="008E4F23">
      <w:pPr>
        <w:keepNext/>
        <w:keepLines/>
        <w:spacing w:before="120"/>
        <w:ind w:left="1134" w:hanging="1134"/>
        <w:outlineLvl w:val="2"/>
        <w:rPr>
          <w:lang w:val="en-US" w:eastAsia="zh-CN"/>
        </w:rPr>
      </w:pPr>
      <w:r>
        <w:rPr>
          <w:rFonts w:ascii="Arial" w:hAnsi="Arial"/>
          <w:sz w:val="28"/>
          <w:lang w:val="en-US" w:eastAsia="zh-CN"/>
        </w:rPr>
        <w:t>6</w:t>
      </w:r>
      <w:r w:rsidRPr="005A6E4E">
        <w:rPr>
          <w:rFonts w:ascii="Arial" w:hAnsi="Arial" w:hint="eastAsia"/>
          <w:sz w:val="28"/>
          <w:lang w:val="en-US" w:eastAsia="zh-CN"/>
        </w:rPr>
        <w:t>.</w:t>
      </w:r>
      <w:r>
        <w:rPr>
          <w:rFonts w:ascii="Arial" w:hAnsi="Arial"/>
          <w:sz w:val="28"/>
          <w:lang w:val="en-US" w:eastAsia="zh-CN"/>
        </w:rPr>
        <w:t>10</w:t>
      </w:r>
      <w:r w:rsidRPr="005A6E4E">
        <w:rPr>
          <w:rFonts w:ascii="Arial" w:hAnsi="Arial" w:hint="eastAsia"/>
          <w:sz w:val="28"/>
          <w:lang w:val="en-US" w:eastAsia="zh-CN"/>
        </w:rPr>
        <w:t>.1</w:t>
      </w:r>
      <w:r w:rsidRPr="005A6E4E">
        <w:rPr>
          <w:rFonts w:ascii="Arial" w:hAnsi="Arial" w:hint="eastAsia"/>
          <w:sz w:val="28"/>
          <w:lang w:val="en-US" w:eastAsia="zh-CN"/>
        </w:rPr>
        <w:tab/>
        <w:t>Configurations for DC_n</w:t>
      </w:r>
      <w:r>
        <w:rPr>
          <w:rFonts w:ascii="Arial" w:hAnsi="Arial"/>
          <w:sz w:val="28"/>
          <w:lang w:val="en-US" w:eastAsia="zh-CN"/>
        </w:rPr>
        <w:t>7-n78</w:t>
      </w:r>
      <w:r w:rsidRPr="005A6E4E">
        <w:rPr>
          <w:rFonts w:ascii="Arial" w:hAnsi="Arial" w:hint="eastAsia"/>
          <w:sz w:val="28"/>
          <w:lang w:val="en-US" w:eastAsia="zh-CN"/>
        </w:rPr>
        <w:t>-n102</w:t>
      </w:r>
    </w:p>
    <w:p w14:paraId="5A54F652" w14:textId="070D8A8E" w:rsidR="008E4F23" w:rsidRDefault="008E4F23" w:rsidP="008E4F23">
      <w:pPr>
        <w:pStyle w:val="TH"/>
        <w:rPr>
          <w:rFonts w:cs="Arial"/>
        </w:rPr>
      </w:pPr>
      <w:r>
        <w:rPr>
          <w:rFonts w:cs="Arial"/>
        </w:rPr>
        <w:t xml:space="preserve">Table </w:t>
      </w:r>
      <w:r>
        <w:rPr>
          <w:rFonts w:cs="Arial"/>
          <w:lang w:val="en-US" w:eastAsia="zh-CN"/>
        </w:rPr>
        <w:t>6</w:t>
      </w:r>
      <w:r>
        <w:rPr>
          <w:rFonts w:cs="Arial" w:hint="eastAsia"/>
          <w:lang w:val="en-US" w:eastAsia="zh-CN"/>
        </w:rPr>
        <w:t>.</w:t>
      </w:r>
      <w:r>
        <w:rPr>
          <w:rFonts w:cs="Arial"/>
          <w:lang w:val="en-US" w:eastAsia="zh-CN"/>
        </w:rPr>
        <w:t>10.1</w:t>
      </w:r>
      <w:r>
        <w:rPr>
          <w:rFonts w:cs="Arial"/>
        </w:rPr>
        <w:t xml:space="preserve">-1: Inter-band </w:t>
      </w:r>
      <w:r>
        <w:rPr>
          <w:rFonts w:cs="Arial"/>
          <w:lang w:val="en-US" w:eastAsia="zh-CN"/>
        </w:rPr>
        <w:t xml:space="preserve">NR DC </w:t>
      </w:r>
      <w:r>
        <w:rPr>
          <w:rFonts w:cs="Arial"/>
        </w:rPr>
        <w:t>configurations</w:t>
      </w:r>
    </w:p>
    <w:tbl>
      <w:tblPr>
        <w:tblW w:w="5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8E4F23" w14:paraId="740180F1" w14:textId="77777777" w:rsidTr="002B1EE0">
        <w:trPr>
          <w:trHeight w:val="300"/>
          <w:tblHeader/>
          <w:jc w:val="center"/>
        </w:trPr>
        <w:tc>
          <w:tcPr>
            <w:tcW w:w="2853" w:type="dxa"/>
            <w:tcBorders>
              <w:bottom w:val="single" w:sz="4" w:space="0" w:color="auto"/>
            </w:tcBorders>
            <w:vAlign w:val="center"/>
          </w:tcPr>
          <w:p w14:paraId="087A8A53" w14:textId="77777777" w:rsidR="008E4F23" w:rsidRDefault="008E4F23" w:rsidP="002B1EE0">
            <w:pPr>
              <w:pStyle w:val="TAH"/>
              <w:rPr>
                <w:rFonts w:cs="Arial"/>
                <w:lang w:val="en-US" w:eastAsia="fi-FI"/>
              </w:rPr>
            </w:pPr>
            <w:r>
              <w:rPr>
                <w:rFonts w:cs="Arial"/>
                <w:lang w:val="en-US" w:eastAsia="zh-CN"/>
              </w:rPr>
              <w:t>NR DC</w:t>
            </w:r>
          </w:p>
          <w:p w14:paraId="60194028" w14:textId="77777777" w:rsidR="008E4F23" w:rsidRDefault="008E4F23" w:rsidP="002B1EE0">
            <w:pPr>
              <w:pStyle w:val="TAH"/>
              <w:rPr>
                <w:rFonts w:cs="Arial"/>
                <w:lang w:val="en-US" w:eastAsia="fi-FI"/>
              </w:rPr>
            </w:pPr>
            <w:r>
              <w:rPr>
                <w:rFonts w:cs="Arial"/>
                <w:lang w:val="en-US" w:eastAsia="fi-FI"/>
              </w:rPr>
              <w:t>configuration</w:t>
            </w:r>
          </w:p>
        </w:tc>
        <w:tc>
          <w:tcPr>
            <w:tcW w:w="2892" w:type="dxa"/>
            <w:tcBorders>
              <w:bottom w:val="single" w:sz="4" w:space="0" w:color="auto"/>
            </w:tcBorders>
            <w:vAlign w:val="center"/>
          </w:tcPr>
          <w:p w14:paraId="43BF2C9A" w14:textId="77777777" w:rsidR="008E4F23" w:rsidRDefault="008E4F23" w:rsidP="002B1EE0">
            <w:pPr>
              <w:pStyle w:val="TAH"/>
              <w:rPr>
                <w:rFonts w:cs="Arial"/>
                <w:lang w:val="en-US" w:eastAsia="fi-FI"/>
              </w:rPr>
            </w:pPr>
            <w:r>
              <w:rPr>
                <w:rFonts w:cs="Arial"/>
                <w:lang w:val="en-US" w:eastAsia="fi-FI"/>
              </w:rPr>
              <w:t xml:space="preserve">Uplink </w:t>
            </w:r>
            <w:r>
              <w:rPr>
                <w:rFonts w:cs="Arial"/>
                <w:lang w:val="en-US" w:eastAsia="zh-CN"/>
              </w:rPr>
              <w:t>NR DC</w:t>
            </w:r>
          </w:p>
          <w:p w14:paraId="181EE345" w14:textId="77777777" w:rsidR="008E4F23" w:rsidRDefault="008E4F23" w:rsidP="002B1EE0">
            <w:pPr>
              <w:pStyle w:val="TAH"/>
              <w:rPr>
                <w:rFonts w:cs="Arial"/>
                <w:lang w:eastAsia="fi-FI"/>
              </w:rPr>
            </w:pPr>
            <w:r>
              <w:rPr>
                <w:rFonts w:cs="Arial"/>
                <w:lang w:val="en-US" w:eastAsia="fi-FI"/>
              </w:rPr>
              <w:t>configuration</w:t>
            </w:r>
          </w:p>
        </w:tc>
      </w:tr>
      <w:tr w:rsidR="008E4F23" w14:paraId="255DCDE4" w14:textId="77777777" w:rsidTr="002B1EE0">
        <w:trPr>
          <w:trHeight w:val="207"/>
          <w:jc w:val="center"/>
        </w:trPr>
        <w:tc>
          <w:tcPr>
            <w:tcW w:w="2853" w:type="dxa"/>
          </w:tcPr>
          <w:p w14:paraId="78BC8433" w14:textId="77777777" w:rsidR="008E4F23" w:rsidRPr="006A0293" w:rsidRDefault="008E4F23" w:rsidP="002B1EE0">
            <w:pPr>
              <w:pStyle w:val="TAC"/>
            </w:pPr>
            <w:r w:rsidRPr="006A0293">
              <w:t>DC_n7A-n78A-n102A</w:t>
            </w:r>
          </w:p>
          <w:p w14:paraId="73289308" w14:textId="77777777" w:rsidR="008E4F23" w:rsidRPr="006A0293" w:rsidRDefault="008E4F23" w:rsidP="002B1EE0">
            <w:pPr>
              <w:pStyle w:val="TAC"/>
            </w:pPr>
            <w:r w:rsidRPr="006A0293">
              <w:t>DC_n7A-n78A-n102B</w:t>
            </w:r>
          </w:p>
          <w:p w14:paraId="769D9982" w14:textId="77777777" w:rsidR="008E4F23" w:rsidRPr="006A0293" w:rsidRDefault="008E4F23" w:rsidP="002B1EE0">
            <w:pPr>
              <w:pStyle w:val="TAC"/>
            </w:pPr>
            <w:r w:rsidRPr="006A0293">
              <w:t>DC_n7A-n78A-n102C</w:t>
            </w:r>
          </w:p>
          <w:p w14:paraId="1716F6F5" w14:textId="77777777" w:rsidR="008E4F23" w:rsidRPr="006A0293" w:rsidRDefault="008E4F23" w:rsidP="002B1EE0">
            <w:pPr>
              <w:pStyle w:val="TAC"/>
            </w:pPr>
            <w:r w:rsidRPr="006A0293">
              <w:t>DC_n7A-n78A-n102D</w:t>
            </w:r>
          </w:p>
          <w:p w14:paraId="670CC9AD" w14:textId="77777777" w:rsidR="008E4F23" w:rsidRPr="006A0293" w:rsidRDefault="008E4F23" w:rsidP="002B1EE0">
            <w:pPr>
              <w:pStyle w:val="TAC"/>
            </w:pPr>
            <w:r w:rsidRPr="006A0293">
              <w:t>DC_n7A-n78A-n102E</w:t>
            </w:r>
          </w:p>
        </w:tc>
        <w:tc>
          <w:tcPr>
            <w:tcW w:w="2892" w:type="dxa"/>
            <w:vAlign w:val="center"/>
          </w:tcPr>
          <w:p w14:paraId="70A1E649" w14:textId="77777777" w:rsidR="008E4F23" w:rsidRPr="006A0293" w:rsidRDefault="008E4F23" w:rsidP="002B1EE0">
            <w:pPr>
              <w:pStyle w:val="TAC"/>
            </w:pPr>
            <w:r w:rsidRPr="006A0293">
              <w:t>DC_n7A-n78A</w:t>
            </w:r>
          </w:p>
          <w:p w14:paraId="0E0C62B4" w14:textId="77777777" w:rsidR="008E4F23" w:rsidRPr="006A0293" w:rsidRDefault="008E4F23" w:rsidP="002B1EE0">
            <w:pPr>
              <w:pStyle w:val="TAC"/>
            </w:pPr>
            <w:r w:rsidRPr="006A0293">
              <w:t>DC_n7A-n102A</w:t>
            </w:r>
          </w:p>
          <w:p w14:paraId="0C334153" w14:textId="77777777" w:rsidR="008E4F23" w:rsidRPr="006A0293" w:rsidRDefault="008E4F23" w:rsidP="002B1EE0">
            <w:pPr>
              <w:pStyle w:val="TAC"/>
            </w:pPr>
            <w:r w:rsidRPr="006A0293">
              <w:t>DC_n78A-n102A</w:t>
            </w:r>
          </w:p>
        </w:tc>
      </w:tr>
      <w:tr w:rsidR="008E4F23" w14:paraId="157CB3B4" w14:textId="77777777" w:rsidTr="002B1EE0">
        <w:trPr>
          <w:trHeight w:val="207"/>
          <w:jc w:val="center"/>
        </w:trPr>
        <w:tc>
          <w:tcPr>
            <w:tcW w:w="2853" w:type="dxa"/>
            <w:tcBorders>
              <w:bottom w:val="single" w:sz="4" w:space="0" w:color="auto"/>
            </w:tcBorders>
          </w:tcPr>
          <w:p w14:paraId="1AB07B46" w14:textId="77777777" w:rsidR="008E4F23" w:rsidRPr="006A0293" w:rsidRDefault="008E4F23" w:rsidP="002B1EE0">
            <w:pPr>
              <w:pStyle w:val="TAC"/>
            </w:pPr>
            <w:r w:rsidRPr="006A0293">
              <w:t>DC_n7A-n78(2A)-n102A</w:t>
            </w:r>
          </w:p>
          <w:p w14:paraId="7F75DEEE" w14:textId="77777777" w:rsidR="008E4F23" w:rsidRPr="006A0293" w:rsidRDefault="008E4F23" w:rsidP="002B1EE0">
            <w:pPr>
              <w:pStyle w:val="TAC"/>
            </w:pPr>
            <w:r w:rsidRPr="006A0293">
              <w:t>DC_n7A-n78(2A)-n102B</w:t>
            </w:r>
          </w:p>
          <w:p w14:paraId="67F63AA2" w14:textId="77777777" w:rsidR="008E4F23" w:rsidRPr="006A0293" w:rsidRDefault="008E4F23" w:rsidP="002B1EE0">
            <w:pPr>
              <w:pStyle w:val="TAC"/>
            </w:pPr>
            <w:r w:rsidRPr="006A0293">
              <w:t>DC_n7A-n78(2A)-n102C</w:t>
            </w:r>
          </w:p>
          <w:p w14:paraId="6C344186" w14:textId="77777777" w:rsidR="008E4F23" w:rsidRPr="006A0293" w:rsidRDefault="008E4F23" w:rsidP="002B1EE0">
            <w:pPr>
              <w:pStyle w:val="TAC"/>
            </w:pPr>
            <w:r w:rsidRPr="006A0293">
              <w:t>DC_n7A-n78(2A)-n102D</w:t>
            </w:r>
          </w:p>
          <w:p w14:paraId="2BC2A85E" w14:textId="77777777" w:rsidR="008E4F23" w:rsidRPr="006A0293" w:rsidRDefault="008E4F23" w:rsidP="002B1EE0">
            <w:pPr>
              <w:pStyle w:val="TAC"/>
            </w:pPr>
            <w:r w:rsidRPr="006A0293">
              <w:t>DC_n7A-n78(2A)-n102E</w:t>
            </w:r>
          </w:p>
          <w:p w14:paraId="65C1ED32" w14:textId="77777777" w:rsidR="008E4F23" w:rsidRPr="006A0293" w:rsidRDefault="008E4F23" w:rsidP="002B1EE0">
            <w:pPr>
              <w:pStyle w:val="TAC"/>
            </w:pPr>
            <w:r w:rsidRPr="006A0293">
              <w:t>DC_n7A-n78A-n102(2A)</w:t>
            </w:r>
          </w:p>
          <w:p w14:paraId="5BB58934" w14:textId="77777777" w:rsidR="008E4F23" w:rsidRPr="006A0293" w:rsidRDefault="008E4F23" w:rsidP="002B1EE0">
            <w:pPr>
              <w:pStyle w:val="TAC"/>
            </w:pPr>
            <w:r w:rsidRPr="006A0293">
              <w:t>DC_n7A-n78(2A)-n102(2A)</w:t>
            </w:r>
          </w:p>
        </w:tc>
        <w:tc>
          <w:tcPr>
            <w:tcW w:w="2892" w:type="dxa"/>
            <w:tcBorders>
              <w:bottom w:val="single" w:sz="4" w:space="0" w:color="auto"/>
            </w:tcBorders>
            <w:vAlign w:val="center"/>
          </w:tcPr>
          <w:p w14:paraId="5E5D7B43" w14:textId="77777777" w:rsidR="008E4F23" w:rsidRPr="006A0293" w:rsidRDefault="008E4F23" w:rsidP="002B1EE0">
            <w:pPr>
              <w:pStyle w:val="TAC"/>
            </w:pPr>
            <w:r w:rsidRPr="006A0293">
              <w:t>DC_n7A-n78A</w:t>
            </w:r>
          </w:p>
          <w:p w14:paraId="434E9E58" w14:textId="77777777" w:rsidR="008E4F23" w:rsidRPr="006A0293" w:rsidRDefault="008E4F23" w:rsidP="002B1EE0">
            <w:pPr>
              <w:pStyle w:val="TAC"/>
            </w:pPr>
            <w:r w:rsidRPr="006A0293">
              <w:t>DC_n7A-n102A</w:t>
            </w:r>
          </w:p>
          <w:p w14:paraId="3A1D6A1D" w14:textId="77777777" w:rsidR="008E4F23" w:rsidRPr="006A0293" w:rsidRDefault="008E4F23" w:rsidP="002B1EE0">
            <w:pPr>
              <w:pStyle w:val="TAC"/>
            </w:pPr>
            <w:r w:rsidRPr="006A0293">
              <w:t>DC_n78A-n102A</w:t>
            </w:r>
          </w:p>
        </w:tc>
      </w:tr>
    </w:tbl>
    <w:p w14:paraId="6C06B9B5" w14:textId="77777777" w:rsidR="008E4F23" w:rsidRDefault="008E4F23" w:rsidP="008E4F23"/>
    <w:p w14:paraId="5057E48E" w14:textId="4F9CD119" w:rsidR="001645F6" w:rsidRPr="005A6E4E" w:rsidRDefault="001645F6" w:rsidP="00294D4D">
      <w:pPr>
        <w:keepNext/>
        <w:keepLines/>
        <w:spacing w:before="180"/>
        <w:ind w:left="1134" w:hanging="1134"/>
        <w:outlineLvl w:val="1"/>
        <w:rPr>
          <w:rFonts w:ascii="Arial" w:hAnsi="Arial"/>
          <w:sz w:val="32"/>
          <w:lang w:val="en-US" w:eastAsia="zh-CN"/>
        </w:rPr>
      </w:pPr>
      <w:r>
        <w:rPr>
          <w:rFonts w:ascii="Arial" w:hAnsi="Arial"/>
          <w:sz w:val="32"/>
          <w:lang w:val="en-US" w:eastAsia="zh-CN"/>
        </w:rPr>
        <w:t>6</w:t>
      </w:r>
      <w:r w:rsidRPr="005A6E4E">
        <w:rPr>
          <w:rFonts w:ascii="Arial" w:hAnsi="Arial" w:hint="eastAsia"/>
          <w:sz w:val="32"/>
          <w:lang w:val="en-US" w:eastAsia="zh-CN"/>
        </w:rPr>
        <w:t>.</w:t>
      </w:r>
      <w:r>
        <w:rPr>
          <w:rFonts w:ascii="Arial" w:hAnsi="Arial"/>
          <w:sz w:val="32"/>
          <w:lang w:val="en-US" w:eastAsia="zh-CN"/>
        </w:rPr>
        <w:t>11</w:t>
      </w:r>
      <w:r w:rsidRPr="005A6E4E">
        <w:rPr>
          <w:rFonts w:ascii="Arial" w:hAnsi="Arial" w:hint="eastAsia"/>
          <w:sz w:val="32"/>
          <w:lang w:val="en-US" w:eastAsia="zh-CN"/>
        </w:rPr>
        <w:tab/>
        <w:t>DC_n</w:t>
      </w:r>
      <w:r>
        <w:rPr>
          <w:rFonts w:ascii="Arial" w:hAnsi="Arial"/>
          <w:sz w:val="32"/>
          <w:lang w:val="en-US" w:eastAsia="zh-CN"/>
        </w:rPr>
        <w:t>28-n78</w:t>
      </w:r>
      <w:r w:rsidRPr="005A6E4E">
        <w:rPr>
          <w:rFonts w:ascii="Arial" w:hAnsi="Arial" w:hint="eastAsia"/>
          <w:sz w:val="32"/>
          <w:lang w:val="en-US" w:eastAsia="zh-CN"/>
        </w:rPr>
        <w:t>-n102</w:t>
      </w:r>
    </w:p>
    <w:p w14:paraId="56E8010A" w14:textId="05F36F18" w:rsidR="001645F6" w:rsidRPr="006A0293" w:rsidRDefault="001645F6" w:rsidP="001645F6">
      <w:pPr>
        <w:keepNext/>
        <w:keepLines/>
        <w:spacing w:before="120"/>
        <w:ind w:left="1134" w:hanging="1134"/>
        <w:outlineLvl w:val="2"/>
        <w:rPr>
          <w:rFonts w:ascii="Arial" w:hAnsi="Arial"/>
          <w:sz w:val="28"/>
          <w:lang w:val="en-US" w:eastAsia="zh-CN"/>
        </w:rPr>
      </w:pPr>
      <w:r>
        <w:rPr>
          <w:rFonts w:ascii="Arial" w:hAnsi="Arial"/>
          <w:sz w:val="28"/>
          <w:lang w:val="en-US" w:eastAsia="zh-CN"/>
        </w:rPr>
        <w:t>6</w:t>
      </w:r>
      <w:r w:rsidRPr="005A6E4E">
        <w:rPr>
          <w:rFonts w:ascii="Arial" w:hAnsi="Arial" w:hint="eastAsia"/>
          <w:sz w:val="28"/>
          <w:lang w:val="en-US" w:eastAsia="zh-CN"/>
        </w:rPr>
        <w:t>.</w:t>
      </w:r>
      <w:r>
        <w:rPr>
          <w:rFonts w:ascii="Arial" w:hAnsi="Arial"/>
          <w:sz w:val="28"/>
          <w:lang w:val="en-US" w:eastAsia="zh-CN"/>
        </w:rPr>
        <w:t>11</w:t>
      </w:r>
      <w:r w:rsidRPr="005A6E4E">
        <w:rPr>
          <w:rFonts w:ascii="Arial" w:hAnsi="Arial" w:hint="eastAsia"/>
          <w:sz w:val="28"/>
          <w:lang w:val="en-US" w:eastAsia="zh-CN"/>
        </w:rPr>
        <w:t>.1</w:t>
      </w:r>
      <w:r w:rsidRPr="005A6E4E">
        <w:rPr>
          <w:rFonts w:ascii="Arial" w:hAnsi="Arial" w:hint="eastAsia"/>
          <w:sz w:val="28"/>
          <w:lang w:val="en-US" w:eastAsia="zh-CN"/>
        </w:rPr>
        <w:tab/>
        <w:t>Configurations for DC_n</w:t>
      </w:r>
      <w:r>
        <w:rPr>
          <w:rFonts w:ascii="Arial" w:hAnsi="Arial"/>
          <w:sz w:val="28"/>
          <w:lang w:val="en-US" w:eastAsia="zh-CN"/>
        </w:rPr>
        <w:t>28-n78</w:t>
      </w:r>
      <w:r w:rsidRPr="005A6E4E">
        <w:rPr>
          <w:rFonts w:ascii="Arial" w:hAnsi="Arial" w:hint="eastAsia"/>
          <w:sz w:val="28"/>
          <w:lang w:val="en-US" w:eastAsia="zh-CN"/>
        </w:rPr>
        <w:t>-n102</w:t>
      </w:r>
    </w:p>
    <w:p w14:paraId="1D7CB43A" w14:textId="11617F9E" w:rsidR="001645F6" w:rsidRDefault="001645F6" w:rsidP="001645F6">
      <w:pPr>
        <w:pStyle w:val="TH"/>
        <w:rPr>
          <w:rFonts w:cs="Arial"/>
        </w:rPr>
      </w:pPr>
      <w:r>
        <w:rPr>
          <w:rFonts w:cs="Arial"/>
        </w:rPr>
        <w:t xml:space="preserve">Table </w:t>
      </w:r>
      <w:r>
        <w:rPr>
          <w:rFonts w:cs="Arial"/>
          <w:lang w:val="en-US" w:eastAsia="zh-CN"/>
        </w:rPr>
        <w:t>6</w:t>
      </w:r>
      <w:r>
        <w:rPr>
          <w:rFonts w:cs="Arial" w:hint="eastAsia"/>
          <w:lang w:val="en-US" w:eastAsia="zh-CN"/>
        </w:rPr>
        <w:t>.</w:t>
      </w:r>
      <w:r>
        <w:rPr>
          <w:rFonts w:cs="Arial"/>
          <w:lang w:val="en-US" w:eastAsia="zh-CN"/>
        </w:rPr>
        <w:t>11.1</w:t>
      </w:r>
      <w:r>
        <w:rPr>
          <w:rFonts w:cs="Arial"/>
        </w:rPr>
        <w:t xml:space="preserve">-1: Inter-band </w:t>
      </w:r>
      <w:r>
        <w:rPr>
          <w:rFonts w:cs="Arial"/>
          <w:lang w:val="en-US" w:eastAsia="zh-CN"/>
        </w:rPr>
        <w:t xml:space="preserve">NR DC </w:t>
      </w:r>
      <w:r>
        <w:rPr>
          <w:rFonts w:cs="Arial"/>
        </w:rPr>
        <w:t>configurations</w:t>
      </w:r>
    </w:p>
    <w:tbl>
      <w:tblPr>
        <w:tblW w:w="5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1645F6" w14:paraId="0313E7D6" w14:textId="77777777" w:rsidTr="005A4037">
        <w:trPr>
          <w:trHeight w:val="300"/>
          <w:tblHeader/>
          <w:jc w:val="center"/>
        </w:trPr>
        <w:tc>
          <w:tcPr>
            <w:tcW w:w="2853" w:type="dxa"/>
            <w:tcBorders>
              <w:bottom w:val="single" w:sz="4" w:space="0" w:color="auto"/>
            </w:tcBorders>
            <w:vAlign w:val="center"/>
          </w:tcPr>
          <w:p w14:paraId="541AD582" w14:textId="77777777" w:rsidR="001645F6" w:rsidRDefault="001645F6" w:rsidP="005A4037">
            <w:pPr>
              <w:pStyle w:val="TAH"/>
              <w:rPr>
                <w:rFonts w:cs="Arial"/>
                <w:lang w:val="en-US" w:eastAsia="fi-FI"/>
              </w:rPr>
            </w:pPr>
            <w:r>
              <w:rPr>
                <w:rFonts w:cs="Arial"/>
                <w:lang w:val="en-US" w:eastAsia="zh-CN"/>
              </w:rPr>
              <w:t>NR DC</w:t>
            </w:r>
          </w:p>
          <w:p w14:paraId="247DBE29" w14:textId="77777777" w:rsidR="001645F6" w:rsidRDefault="001645F6" w:rsidP="005A4037">
            <w:pPr>
              <w:pStyle w:val="TAH"/>
              <w:rPr>
                <w:rFonts w:cs="Arial"/>
                <w:lang w:val="en-US" w:eastAsia="fi-FI"/>
              </w:rPr>
            </w:pPr>
            <w:r>
              <w:rPr>
                <w:rFonts w:cs="Arial"/>
                <w:lang w:val="en-US" w:eastAsia="fi-FI"/>
              </w:rPr>
              <w:t>Configuration</w:t>
            </w:r>
          </w:p>
        </w:tc>
        <w:tc>
          <w:tcPr>
            <w:tcW w:w="2892" w:type="dxa"/>
            <w:tcBorders>
              <w:bottom w:val="single" w:sz="4" w:space="0" w:color="auto"/>
            </w:tcBorders>
            <w:vAlign w:val="center"/>
          </w:tcPr>
          <w:p w14:paraId="06F4EDE2" w14:textId="77777777" w:rsidR="001645F6" w:rsidRDefault="001645F6" w:rsidP="005A4037">
            <w:pPr>
              <w:pStyle w:val="TAH"/>
              <w:rPr>
                <w:rFonts w:cs="Arial"/>
                <w:lang w:val="en-US" w:eastAsia="fi-FI"/>
              </w:rPr>
            </w:pPr>
            <w:r>
              <w:rPr>
                <w:rFonts w:cs="Arial"/>
                <w:lang w:val="en-US" w:eastAsia="fi-FI"/>
              </w:rPr>
              <w:t xml:space="preserve">Uplink </w:t>
            </w:r>
            <w:r>
              <w:rPr>
                <w:rFonts w:cs="Arial"/>
                <w:lang w:val="en-US" w:eastAsia="zh-CN"/>
              </w:rPr>
              <w:t>NR DC</w:t>
            </w:r>
          </w:p>
          <w:p w14:paraId="7D56B969" w14:textId="77777777" w:rsidR="001645F6" w:rsidRDefault="001645F6" w:rsidP="005A4037">
            <w:pPr>
              <w:pStyle w:val="TAH"/>
              <w:rPr>
                <w:rFonts w:cs="Arial"/>
                <w:lang w:eastAsia="fi-FI"/>
              </w:rPr>
            </w:pPr>
            <w:r>
              <w:rPr>
                <w:rFonts w:cs="Arial"/>
                <w:lang w:val="en-US" w:eastAsia="fi-FI"/>
              </w:rPr>
              <w:t>configuration</w:t>
            </w:r>
          </w:p>
        </w:tc>
      </w:tr>
      <w:tr w:rsidR="001645F6" w14:paraId="53EF57A5" w14:textId="77777777" w:rsidTr="005A4037">
        <w:trPr>
          <w:trHeight w:val="207"/>
          <w:jc w:val="center"/>
        </w:trPr>
        <w:tc>
          <w:tcPr>
            <w:tcW w:w="2853" w:type="dxa"/>
          </w:tcPr>
          <w:p w14:paraId="2DB1A56E" w14:textId="77777777" w:rsidR="001645F6" w:rsidRPr="006A0293" w:rsidRDefault="001645F6" w:rsidP="005A4037">
            <w:pPr>
              <w:pStyle w:val="TAC"/>
            </w:pPr>
            <w:r w:rsidRPr="006A0293">
              <w:t>DC_n28A-n78A-n102A</w:t>
            </w:r>
          </w:p>
          <w:p w14:paraId="132438A5" w14:textId="77777777" w:rsidR="001645F6" w:rsidRPr="006A0293" w:rsidRDefault="001645F6" w:rsidP="005A4037">
            <w:pPr>
              <w:pStyle w:val="TAC"/>
            </w:pPr>
            <w:r w:rsidRPr="006A0293">
              <w:t>DC_n28A-n78A-n102B</w:t>
            </w:r>
          </w:p>
          <w:p w14:paraId="6F9DC796" w14:textId="77777777" w:rsidR="001645F6" w:rsidRPr="006A0293" w:rsidRDefault="001645F6" w:rsidP="005A4037">
            <w:pPr>
              <w:pStyle w:val="TAC"/>
            </w:pPr>
            <w:r w:rsidRPr="006A0293">
              <w:t>DC_n28A-n78A-n102C</w:t>
            </w:r>
          </w:p>
          <w:p w14:paraId="12FEC7CC" w14:textId="77777777" w:rsidR="001645F6" w:rsidRPr="006A0293" w:rsidRDefault="001645F6" w:rsidP="005A4037">
            <w:pPr>
              <w:pStyle w:val="TAC"/>
            </w:pPr>
            <w:r w:rsidRPr="006A0293">
              <w:t>DC_n28A-n78A-n102D</w:t>
            </w:r>
          </w:p>
          <w:p w14:paraId="53438BCA" w14:textId="77777777" w:rsidR="001645F6" w:rsidRPr="006A0293" w:rsidRDefault="001645F6" w:rsidP="005A4037">
            <w:pPr>
              <w:pStyle w:val="TAC"/>
            </w:pPr>
            <w:r w:rsidRPr="006A0293">
              <w:t>DC_n28A-n78A-n102E</w:t>
            </w:r>
          </w:p>
        </w:tc>
        <w:tc>
          <w:tcPr>
            <w:tcW w:w="2892" w:type="dxa"/>
            <w:vAlign w:val="center"/>
          </w:tcPr>
          <w:p w14:paraId="6156A470" w14:textId="77777777" w:rsidR="001645F6" w:rsidRPr="006A0293" w:rsidRDefault="001645F6" w:rsidP="005A4037">
            <w:pPr>
              <w:pStyle w:val="TAC"/>
            </w:pPr>
            <w:r w:rsidRPr="006A0293">
              <w:t>DC_n28A-n78A</w:t>
            </w:r>
            <w:r w:rsidRPr="006A0293">
              <w:br/>
              <w:t>DC_n28A-n102A</w:t>
            </w:r>
            <w:r w:rsidRPr="006A0293">
              <w:br/>
              <w:t>DC_n78A-n102A</w:t>
            </w:r>
          </w:p>
        </w:tc>
      </w:tr>
      <w:tr w:rsidR="001645F6" w14:paraId="67D826B9" w14:textId="77777777" w:rsidTr="005A4037">
        <w:trPr>
          <w:trHeight w:val="207"/>
          <w:jc w:val="center"/>
        </w:trPr>
        <w:tc>
          <w:tcPr>
            <w:tcW w:w="2853" w:type="dxa"/>
            <w:tcBorders>
              <w:bottom w:val="single" w:sz="4" w:space="0" w:color="auto"/>
            </w:tcBorders>
          </w:tcPr>
          <w:p w14:paraId="2002318E" w14:textId="77777777" w:rsidR="001645F6" w:rsidRPr="006A0293" w:rsidRDefault="001645F6" w:rsidP="005A4037">
            <w:pPr>
              <w:pStyle w:val="TAC"/>
            </w:pPr>
            <w:r w:rsidRPr="006A0293">
              <w:t>DC_n28A-n78(2A)-n102A</w:t>
            </w:r>
          </w:p>
          <w:p w14:paraId="0F33DB8C" w14:textId="77777777" w:rsidR="001645F6" w:rsidRPr="006A0293" w:rsidRDefault="001645F6" w:rsidP="005A4037">
            <w:pPr>
              <w:pStyle w:val="TAC"/>
            </w:pPr>
            <w:r w:rsidRPr="006A0293">
              <w:t>DC_n28A-n78(2A)-n102B</w:t>
            </w:r>
          </w:p>
          <w:p w14:paraId="537A3DDC" w14:textId="77777777" w:rsidR="001645F6" w:rsidRPr="006A0293" w:rsidRDefault="001645F6" w:rsidP="005A4037">
            <w:pPr>
              <w:pStyle w:val="TAC"/>
            </w:pPr>
            <w:r w:rsidRPr="006A0293">
              <w:t>DC_n28A-n78(2A)-n102C</w:t>
            </w:r>
          </w:p>
          <w:p w14:paraId="13A3FD03" w14:textId="77777777" w:rsidR="001645F6" w:rsidRPr="006A0293" w:rsidRDefault="001645F6" w:rsidP="005A4037">
            <w:pPr>
              <w:pStyle w:val="TAC"/>
            </w:pPr>
            <w:r w:rsidRPr="006A0293">
              <w:t>DC_n28A-n78(2A)-n102D</w:t>
            </w:r>
          </w:p>
          <w:p w14:paraId="152E18A3" w14:textId="77777777" w:rsidR="001645F6" w:rsidRPr="006A0293" w:rsidRDefault="001645F6" w:rsidP="005A4037">
            <w:pPr>
              <w:pStyle w:val="TAC"/>
            </w:pPr>
            <w:r w:rsidRPr="006A0293">
              <w:t>DC_n28A-n78(2A)-n102E</w:t>
            </w:r>
          </w:p>
          <w:p w14:paraId="2473CFB4" w14:textId="77777777" w:rsidR="001645F6" w:rsidRPr="006A0293" w:rsidRDefault="001645F6" w:rsidP="005A4037">
            <w:pPr>
              <w:pStyle w:val="TAC"/>
            </w:pPr>
            <w:r w:rsidRPr="006A0293">
              <w:t>DC_n28A-n78A-n102(2A)</w:t>
            </w:r>
          </w:p>
          <w:p w14:paraId="09F3DF7F" w14:textId="77777777" w:rsidR="001645F6" w:rsidRPr="006A0293" w:rsidRDefault="001645F6" w:rsidP="005A4037">
            <w:pPr>
              <w:pStyle w:val="TAC"/>
            </w:pPr>
            <w:r w:rsidRPr="006A0293">
              <w:t>DC_n28A-n78(2A)-n102(2A)</w:t>
            </w:r>
          </w:p>
        </w:tc>
        <w:tc>
          <w:tcPr>
            <w:tcW w:w="2892" w:type="dxa"/>
            <w:tcBorders>
              <w:bottom w:val="single" w:sz="4" w:space="0" w:color="auto"/>
            </w:tcBorders>
            <w:vAlign w:val="center"/>
          </w:tcPr>
          <w:p w14:paraId="6BD1B9F7" w14:textId="77777777" w:rsidR="001645F6" w:rsidRPr="006A0293" w:rsidRDefault="001645F6" w:rsidP="005A4037">
            <w:pPr>
              <w:pStyle w:val="TAC"/>
            </w:pPr>
            <w:r w:rsidRPr="006A0293">
              <w:t>DC_n28A-n78A</w:t>
            </w:r>
            <w:r w:rsidRPr="006A0293">
              <w:br/>
              <w:t>DC_n28A-n102A</w:t>
            </w:r>
            <w:r w:rsidRPr="006A0293">
              <w:br/>
              <w:t>DC_n78A-n102A</w:t>
            </w:r>
          </w:p>
        </w:tc>
      </w:tr>
    </w:tbl>
    <w:p w14:paraId="6A5279EC" w14:textId="77777777" w:rsidR="001645F6" w:rsidRDefault="001645F6" w:rsidP="001645F6">
      <w:pPr>
        <w:rPr>
          <w:color w:val="0070C0"/>
        </w:rPr>
      </w:pPr>
    </w:p>
    <w:p w14:paraId="21B7E5D3" w14:textId="77777777" w:rsidR="008E4F23" w:rsidRDefault="008E4F23" w:rsidP="008E4F23"/>
    <w:p w14:paraId="26F8A2D3" w14:textId="77777777" w:rsidR="008E4F23" w:rsidRPr="006A0293" w:rsidRDefault="008E4F23" w:rsidP="008E4F23"/>
    <w:p w14:paraId="35CA5520" w14:textId="77777777" w:rsidR="00CB19FC" w:rsidRDefault="00CB19FC" w:rsidP="002E0709"/>
    <w:p w14:paraId="2862FF14" w14:textId="77777777" w:rsidR="008E4F23" w:rsidRDefault="008E4F23" w:rsidP="002E0709"/>
    <w:p w14:paraId="78E06420" w14:textId="77777777" w:rsidR="008E4F23" w:rsidRDefault="008E4F23" w:rsidP="002E0709"/>
    <w:p w14:paraId="536E12DD" w14:textId="77777777" w:rsidR="008E4F23" w:rsidRDefault="008E4F23" w:rsidP="002E0709"/>
    <w:p w14:paraId="40D69036" w14:textId="77777777" w:rsidR="008E4F23" w:rsidRPr="001471C7" w:rsidRDefault="008E4F23" w:rsidP="002E0709"/>
    <w:p w14:paraId="2E3079E1" w14:textId="77777777" w:rsidR="00CB19FC" w:rsidRDefault="00CB19FC" w:rsidP="002E0709"/>
    <w:p w14:paraId="14C06AA2" w14:textId="77777777" w:rsidR="00CB19FC" w:rsidRDefault="00CB19FC" w:rsidP="002E0709"/>
    <w:p w14:paraId="34C77DAD" w14:textId="77777777" w:rsidR="00CB19FC" w:rsidRDefault="00CB19FC" w:rsidP="002E0709"/>
    <w:p w14:paraId="4E922CF5" w14:textId="77777777" w:rsidR="00A8185D" w:rsidRPr="003474CF" w:rsidRDefault="00A8185D">
      <w:pPr>
        <w:rPr>
          <w:lang w:eastAsia="zh-CN"/>
        </w:rPr>
      </w:pPr>
    </w:p>
    <w:p w14:paraId="58D38353" w14:textId="77777777" w:rsidR="00A8185D" w:rsidRDefault="00A8185D">
      <w:pPr>
        <w:rPr>
          <w:lang w:val="en-US" w:eastAsia="zh-CN"/>
        </w:rPr>
      </w:pPr>
    </w:p>
    <w:p w14:paraId="197763A1" w14:textId="77777777" w:rsidR="00654648" w:rsidRDefault="00DF33FC">
      <w:pPr>
        <w:pStyle w:val="8"/>
      </w:pPr>
      <w:r>
        <w:br w:type="page"/>
      </w:r>
      <w:bookmarkStart w:id="715" w:name="_Toc136288615"/>
      <w:r>
        <w:t>Annex &lt;X&gt; (informative):</w:t>
      </w:r>
      <w:r>
        <w:br/>
        <w:t>Change history</w:t>
      </w:r>
      <w:bookmarkEnd w:id="71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654648" w14:paraId="6E8479BA" w14:textId="77777777">
        <w:trPr>
          <w:cantSplit/>
        </w:trPr>
        <w:tc>
          <w:tcPr>
            <w:tcW w:w="9639" w:type="dxa"/>
            <w:gridSpan w:val="8"/>
            <w:tcBorders>
              <w:bottom w:val="nil"/>
            </w:tcBorders>
            <w:shd w:val="solid" w:color="FFFFFF" w:fill="auto"/>
          </w:tcPr>
          <w:p w14:paraId="1435C99E" w14:textId="77777777" w:rsidR="00654648" w:rsidRDefault="00DF33FC">
            <w:pPr>
              <w:pStyle w:val="TAH"/>
              <w:rPr>
                <w:sz w:val="16"/>
              </w:rPr>
            </w:pPr>
            <w:bookmarkStart w:id="716" w:name="historyclause"/>
            <w:bookmarkEnd w:id="716"/>
            <w:r>
              <w:t>Change history</w:t>
            </w:r>
          </w:p>
        </w:tc>
      </w:tr>
      <w:tr w:rsidR="00654648" w14:paraId="4E8C2A1D" w14:textId="77777777">
        <w:tc>
          <w:tcPr>
            <w:tcW w:w="800" w:type="dxa"/>
            <w:shd w:val="pct10" w:color="auto" w:fill="FFFFFF"/>
          </w:tcPr>
          <w:p w14:paraId="6B3ED1C6" w14:textId="77777777" w:rsidR="00654648" w:rsidRDefault="00DF33FC">
            <w:pPr>
              <w:pStyle w:val="TAH"/>
              <w:rPr>
                <w:sz w:val="16"/>
                <w:szCs w:val="16"/>
              </w:rPr>
            </w:pPr>
            <w:r>
              <w:rPr>
                <w:sz w:val="16"/>
                <w:szCs w:val="16"/>
              </w:rPr>
              <w:t>Date</w:t>
            </w:r>
          </w:p>
        </w:tc>
        <w:tc>
          <w:tcPr>
            <w:tcW w:w="901" w:type="dxa"/>
            <w:shd w:val="pct10" w:color="auto" w:fill="FFFFFF"/>
          </w:tcPr>
          <w:p w14:paraId="640286D9" w14:textId="77777777" w:rsidR="00654648" w:rsidRDefault="00DF33FC">
            <w:pPr>
              <w:pStyle w:val="TAH"/>
              <w:rPr>
                <w:sz w:val="16"/>
                <w:szCs w:val="16"/>
              </w:rPr>
            </w:pPr>
            <w:r>
              <w:rPr>
                <w:sz w:val="16"/>
                <w:szCs w:val="16"/>
              </w:rPr>
              <w:t>Meeting</w:t>
            </w:r>
          </w:p>
        </w:tc>
        <w:tc>
          <w:tcPr>
            <w:tcW w:w="1134" w:type="dxa"/>
            <w:shd w:val="pct10" w:color="auto" w:fill="FFFFFF"/>
          </w:tcPr>
          <w:p w14:paraId="4FFC1EA7" w14:textId="77777777" w:rsidR="00654648" w:rsidRDefault="00DF33FC">
            <w:pPr>
              <w:pStyle w:val="TAH"/>
              <w:rPr>
                <w:sz w:val="16"/>
                <w:szCs w:val="16"/>
              </w:rPr>
            </w:pPr>
            <w:r>
              <w:rPr>
                <w:sz w:val="16"/>
                <w:szCs w:val="16"/>
              </w:rPr>
              <w:t>TDoc</w:t>
            </w:r>
          </w:p>
        </w:tc>
        <w:tc>
          <w:tcPr>
            <w:tcW w:w="567" w:type="dxa"/>
            <w:shd w:val="pct10" w:color="auto" w:fill="FFFFFF"/>
          </w:tcPr>
          <w:p w14:paraId="1630D51F" w14:textId="77777777" w:rsidR="00654648" w:rsidRDefault="00DF33FC">
            <w:pPr>
              <w:pStyle w:val="TAH"/>
              <w:rPr>
                <w:sz w:val="16"/>
                <w:szCs w:val="16"/>
              </w:rPr>
            </w:pPr>
            <w:r>
              <w:rPr>
                <w:sz w:val="16"/>
                <w:szCs w:val="16"/>
              </w:rPr>
              <w:t>CR</w:t>
            </w:r>
          </w:p>
        </w:tc>
        <w:tc>
          <w:tcPr>
            <w:tcW w:w="426" w:type="dxa"/>
            <w:shd w:val="pct10" w:color="auto" w:fill="FFFFFF"/>
          </w:tcPr>
          <w:p w14:paraId="6A6CC1AD" w14:textId="77777777" w:rsidR="00654648" w:rsidRDefault="00DF33FC">
            <w:pPr>
              <w:pStyle w:val="TAH"/>
              <w:rPr>
                <w:sz w:val="16"/>
                <w:szCs w:val="16"/>
              </w:rPr>
            </w:pPr>
            <w:r>
              <w:rPr>
                <w:sz w:val="16"/>
                <w:szCs w:val="16"/>
              </w:rPr>
              <w:t>Rev</w:t>
            </w:r>
          </w:p>
        </w:tc>
        <w:tc>
          <w:tcPr>
            <w:tcW w:w="425" w:type="dxa"/>
            <w:shd w:val="pct10" w:color="auto" w:fill="FFFFFF"/>
          </w:tcPr>
          <w:p w14:paraId="694F0B9F" w14:textId="77777777" w:rsidR="00654648" w:rsidRDefault="00DF33FC">
            <w:pPr>
              <w:pStyle w:val="TAH"/>
              <w:rPr>
                <w:sz w:val="16"/>
                <w:szCs w:val="16"/>
              </w:rPr>
            </w:pPr>
            <w:r>
              <w:rPr>
                <w:sz w:val="16"/>
                <w:szCs w:val="16"/>
              </w:rPr>
              <w:t>Cat</w:t>
            </w:r>
          </w:p>
        </w:tc>
        <w:tc>
          <w:tcPr>
            <w:tcW w:w="4678" w:type="dxa"/>
            <w:shd w:val="pct10" w:color="auto" w:fill="FFFFFF"/>
          </w:tcPr>
          <w:p w14:paraId="187DC3AE" w14:textId="77777777" w:rsidR="00654648" w:rsidRDefault="00DF33FC">
            <w:pPr>
              <w:pStyle w:val="TAH"/>
              <w:rPr>
                <w:sz w:val="16"/>
                <w:szCs w:val="16"/>
              </w:rPr>
            </w:pPr>
            <w:r>
              <w:rPr>
                <w:sz w:val="16"/>
                <w:szCs w:val="16"/>
              </w:rPr>
              <w:t>Subject/Comment</w:t>
            </w:r>
          </w:p>
        </w:tc>
        <w:tc>
          <w:tcPr>
            <w:tcW w:w="708" w:type="dxa"/>
            <w:shd w:val="pct10" w:color="auto" w:fill="FFFFFF"/>
          </w:tcPr>
          <w:p w14:paraId="2BC8B9C9" w14:textId="77777777" w:rsidR="00654648" w:rsidRDefault="00DF33FC">
            <w:pPr>
              <w:pStyle w:val="TAH"/>
              <w:rPr>
                <w:sz w:val="16"/>
                <w:szCs w:val="16"/>
              </w:rPr>
            </w:pPr>
            <w:r>
              <w:rPr>
                <w:sz w:val="16"/>
                <w:szCs w:val="16"/>
              </w:rPr>
              <w:t>New version</w:t>
            </w:r>
          </w:p>
        </w:tc>
      </w:tr>
      <w:tr w:rsidR="00654648" w14:paraId="5FCC6C63" w14:textId="77777777">
        <w:tc>
          <w:tcPr>
            <w:tcW w:w="800" w:type="dxa"/>
            <w:shd w:val="solid" w:color="FFFFFF" w:fill="auto"/>
          </w:tcPr>
          <w:p w14:paraId="7238690F" w14:textId="77777777" w:rsidR="00654648" w:rsidRDefault="00DF33FC">
            <w:pPr>
              <w:pStyle w:val="TAC"/>
              <w:rPr>
                <w:sz w:val="16"/>
                <w:szCs w:val="16"/>
              </w:rPr>
            </w:pPr>
            <w:r>
              <w:rPr>
                <w:rFonts w:eastAsia="宋体" w:hint="eastAsia"/>
                <w:sz w:val="16"/>
                <w:szCs w:val="16"/>
                <w:lang w:val="en-US" w:eastAsia="zh-CN"/>
              </w:rPr>
              <w:t>2022-08</w:t>
            </w:r>
          </w:p>
        </w:tc>
        <w:tc>
          <w:tcPr>
            <w:tcW w:w="901" w:type="dxa"/>
            <w:shd w:val="solid" w:color="FFFFFF" w:fill="auto"/>
          </w:tcPr>
          <w:p w14:paraId="79234C12" w14:textId="60ECB3E5" w:rsidR="00654648" w:rsidRDefault="00DF33FC">
            <w:pPr>
              <w:pStyle w:val="TAC"/>
              <w:rPr>
                <w:sz w:val="16"/>
                <w:szCs w:val="16"/>
              </w:rPr>
            </w:pPr>
            <w:r>
              <w:rPr>
                <w:rFonts w:eastAsia="宋体" w:hint="eastAsia"/>
                <w:sz w:val="16"/>
                <w:szCs w:val="16"/>
                <w:lang w:val="en-US" w:eastAsia="zh-CN"/>
              </w:rPr>
              <w:t>RAN4 #104</w:t>
            </w:r>
            <w:r w:rsidR="001C4D26">
              <w:rPr>
                <w:rFonts w:eastAsia="宋体" w:hint="eastAsia"/>
                <w:sz w:val="16"/>
                <w:szCs w:val="16"/>
                <w:lang w:val="en-US" w:eastAsia="zh-CN"/>
              </w:rPr>
              <w:t>-</w:t>
            </w:r>
            <w:r>
              <w:rPr>
                <w:rFonts w:eastAsia="宋体" w:hint="eastAsia"/>
                <w:sz w:val="16"/>
                <w:szCs w:val="16"/>
                <w:lang w:val="en-US" w:eastAsia="zh-CN"/>
              </w:rPr>
              <w:t>e</w:t>
            </w:r>
          </w:p>
        </w:tc>
        <w:tc>
          <w:tcPr>
            <w:tcW w:w="1134" w:type="dxa"/>
            <w:shd w:val="solid" w:color="FFFFFF" w:fill="auto"/>
          </w:tcPr>
          <w:p w14:paraId="5A2A56D5" w14:textId="6E7D5B40" w:rsidR="00654648" w:rsidRDefault="00DF33FC" w:rsidP="00F73866">
            <w:pPr>
              <w:pStyle w:val="TAC"/>
              <w:rPr>
                <w:sz w:val="16"/>
                <w:szCs w:val="16"/>
              </w:rPr>
            </w:pPr>
            <w:r>
              <w:rPr>
                <w:rFonts w:eastAsia="宋体" w:hint="eastAsia"/>
                <w:sz w:val="16"/>
                <w:szCs w:val="16"/>
                <w:lang w:val="en-US" w:eastAsia="zh-CN"/>
              </w:rPr>
              <w:t>R4-</w:t>
            </w:r>
            <w:r w:rsidR="00F73866">
              <w:rPr>
                <w:rFonts w:eastAsia="宋体" w:hint="eastAsia"/>
                <w:sz w:val="16"/>
                <w:szCs w:val="16"/>
                <w:lang w:val="en-US" w:eastAsia="zh-CN"/>
              </w:rPr>
              <w:t>22</w:t>
            </w:r>
            <w:r w:rsidR="00F73866">
              <w:rPr>
                <w:rFonts w:eastAsia="宋体"/>
                <w:sz w:val="16"/>
                <w:szCs w:val="16"/>
                <w:lang w:val="en-US" w:eastAsia="zh-CN"/>
              </w:rPr>
              <w:t>13383</w:t>
            </w:r>
          </w:p>
        </w:tc>
        <w:tc>
          <w:tcPr>
            <w:tcW w:w="567" w:type="dxa"/>
            <w:shd w:val="solid" w:color="FFFFFF" w:fill="auto"/>
          </w:tcPr>
          <w:p w14:paraId="255212CE" w14:textId="77777777" w:rsidR="00654648" w:rsidRDefault="00654648">
            <w:pPr>
              <w:pStyle w:val="TAC"/>
              <w:rPr>
                <w:sz w:val="16"/>
                <w:szCs w:val="16"/>
              </w:rPr>
            </w:pPr>
          </w:p>
        </w:tc>
        <w:tc>
          <w:tcPr>
            <w:tcW w:w="426" w:type="dxa"/>
            <w:shd w:val="solid" w:color="FFFFFF" w:fill="auto"/>
          </w:tcPr>
          <w:p w14:paraId="58A8321D" w14:textId="77777777" w:rsidR="00654648" w:rsidRDefault="00654648">
            <w:pPr>
              <w:pStyle w:val="TAC"/>
              <w:rPr>
                <w:sz w:val="16"/>
                <w:szCs w:val="16"/>
              </w:rPr>
            </w:pPr>
          </w:p>
        </w:tc>
        <w:tc>
          <w:tcPr>
            <w:tcW w:w="425" w:type="dxa"/>
            <w:shd w:val="solid" w:color="FFFFFF" w:fill="auto"/>
          </w:tcPr>
          <w:p w14:paraId="4797751A" w14:textId="77777777" w:rsidR="00654648" w:rsidRDefault="00654648">
            <w:pPr>
              <w:pStyle w:val="TAC"/>
              <w:rPr>
                <w:sz w:val="16"/>
                <w:szCs w:val="16"/>
              </w:rPr>
            </w:pPr>
          </w:p>
        </w:tc>
        <w:tc>
          <w:tcPr>
            <w:tcW w:w="4678" w:type="dxa"/>
            <w:shd w:val="solid" w:color="FFFFFF" w:fill="auto"/>
          </w:tcPr>
          <w:p w14:paraId="187435DF" w14:textId="77777777" w:rsidR="00654648" w:rsidRDefault="00DF33FC">
            <w:pPr>
              <w:pStyle w:val="TAL"/>
              <w:rPr>
                <w:sz w:val="16"/>
                <w:szCs w:val="16"/>
              </w:rPr>
            </w:pPr>
            <w:r>
              <w:rPr>
                <w:rFonts w:eastAsia="宋体" w:hint="eastAsia"/>
                <w:sz w:val="16"/>
                <w:szCs w:val="16"/>
                <w:lang w:val="en-US" w:eastAsia="zh-CN"/>
              </w:rPr>
              <w:t>TR skeleton</w:t>
            </w:r>
          </w:p>
        </w:tc>
        <w:tc>
          <w:tcPr>
            <w:tcW w:w="708" w:type="dxa"/>
            <w:shd w:val="solid" w:color="FFFFFF" w:fill="auto"/>
          </w:tcPr>
          <w:p w14:paraId="3D43742B" w14:textId="16995732" w:rsidR="00654648" w:rsidRDefault="00DF33FC">
            <w:pPr>
              <w:pStyle w:val="TAC"/>
              <w:rPr>
                <w:sz w:val="16"/>
                <w:szCs w:val="16"/>
              </w:rPr>
            </w:pPr>
            <w:r>
              <w:rPr>
                <w:rFonts w:eastAsia="宋体" w:hint="eastAsia"/>
                <w:sz w:val="16"/>
                <w:szCs w:val="16"/>
                <w:lang w:val="en-US" w:eastAsia="zh-CN"/>
              </w:rPr>
              <w:t>0.0.</w:t>
            </w:r>
            <w:r w:rsidR="00A23219">
              <w:rPr>
                <w:rFonts w:eastAsia="宋体"/>
                <w:sz w:val="16"/>
                <w:szCs w:val="16"/>
                <w:lang w:val="en-US" w:eastAsia="zh-CN"/>
              </w:rPr>
              <w:t>0</w:t>
            </w:r>
          </w:p>
        </w:tc>
      </w:tr>
      <w:tr w:rsidR="00F73866" w14:paraId="7D130A0D" w14:textId="77777777">
        <w:tc>
          <w:tcPr>
            <w:tcW w:w="800" w:type="dxa"/>
            <w:shd w:val="solid" w:color="FFFFFF" w:fill="auto"/>
          </w:tcPr>
          <w:p w14:paraId="0FE0E166" w14:textId="021C028C" w:rsidR="00F73866" w:rsidRDefault="00F73866" w:rsidP="00F73866">
            <w:pPr>
              <w:pStyle w:val="TAC"/>
              <w:rPr>
                <w:rFonts w:eastAsia="宋体"/>
                <w:sz w:val="16"/>
                <w:szCs w:val="16"/>
                <w:lang w:val="en-US" w:eastAsia="zh-CN"/>
              </w:rPr>
            </w:pPr>
            <w:r>
              <w:rPr>
                <w:rFonts w:eastAsia="宋体" w:hint="eastAsia"/>
                <w:sz w:val="16"/>
                <w:szCs w:val="16"/>
                <w:lang w:val="en-US" w:eastAsia="zh-CN"/>
              </w:rPr>
              <w:t>2022-08</w:t>
            </w:r>
          </w:p>
        </w:tc>
        <w:tc>
          <w:tcPr>
            <w:tcW w:w="901" w:type="dxa"/>
            <w:shd w:val="solid" w:color="FFFFFF" w:fill="auto"/>
          </w:tcPr>
          <w:p w14:paraId="4133ACF1" w14:textId="73BE3A7F" w:rsidR="00F73866" w:rsidRDefault="00F73866" w:rsidP="00F73866">
            <w:pPr>
              <w:pStyle w:val="TAC"/>
              <w:rPr>
                <w:rFonts w:eastAsia="宋体"/>
                <w:sz w:val="16"/>
                <w:szCs w:val="16"/>
                <w:lang w:val="en-US" w:eastAsia="zh-CN"/>
              </w:rPr>
            </w:pPr>
            <w:r>
              <w:rPr>
                <w:rFonts w:eastAsia="宋体" w:hint="eastAsia"/>
                <w:sz w:val="16"/>
                <w:szCs w:val="16"/>
                <w:lang w:val="en-US" w:eastAsia="zh-CN"/>
              </w:rPr>
              <w:t>RAN4 #104</w:t>
            </w:r>
            <w:r w:rsidR="001C4D26">
              <w:rPr>
                <w:rFonts w:eastAsia="宋体" w:hint="eastAsia"/>
                <w:sz w:val="16"/>
                <w:szCs w:val="16"/>
                <w:lang w:val="en-US" w:eastAsia="zh-CN"/>
              </w:rPr>
              <w:t>-</w:t>
            </w:r>
            <w:r>
              <w:rPr>
                <w:rFonts w:eastAsia="宋体" w:hint="eastAsia"/>
                <w:sz w:val="16"/>
                <w:szCs w:val="16"/>
                <w:lang w:val="en-US" w:eastAsia="zh-CN"/>
              </w:rPr>
              <w:t>e</w:t>
            </w:r>
          </w:p>
        </w:tc>
        <w:tc>
          <w:tcPr>
            <w:tcW w:w="1134" w:type="dxa"/>
            <w:shd w:val="solid" w:color="FFFFFF" w:fill="auto"/>
          </w:tcPr>
          <w:p w14:paraId="767E7DCD" w14:textId="580E468C" w:rsidR="00F73866" w:rsidRDefault="00F73866" w:rsidP="00907EFA">
            <w:pPr>
              <w:pStyle w:val="TAC"/>
              <w:rPr>
                <w:rFonts w:eastAsia="宋体"/>
                <w:sz w:val="16"/>
                <w:szCs w:val="16"/>
                <w:lang w:val="en-US" w:eastAsia="zh-CN"/>
              </w:rPr>
            </w:pPr>
            <w:r>
              <w:rPr>
                <w:rFonts w:eastAsia="宋体" w:hint="eastAsia"/>
                <w:sz w:val="16"/>
                <w:szCs w:val="16"/>
                <w:lang w:val="en-US" w:eastAsia="zh-CN"/>
              </w:rPr>
              <w:t>R</w:t>
            </w:r>
            <w:r>
              <w:rPr>
                <w:rFonts w:eastAsia="宋体"/>
                <w:sz w:val="16"/>
                <w:szCs w:val="16"/>
                <w:lang w:val="en-US" w:eastAsia="zh-CN"/>
              </w:rPr>
              <w:t>4-</w:t>
            </w:r>
            <w:r w:rsidR="00907EFA">
              <w:rPr>
                <w:rFonts w:eastAsia="宋体"/>
                <w:sz w:val="16"/>
                <w:szCs w:val="16"/>
                <w:lang w:val="en-US" w:eastAsia="zh-CN"/>
              </w:rPr>
              <w:t>2213384</w:t>
            </w:r>
          </w:p>
        </w:tc>
        <w:tc>
          <w:tcPr>
            <w:tcW w:w="567" w:type="dxa"/>
            <w:shd w:val="solid" w:color="FFFFFF" w:fill="auto"/>
          </w:tcPr>
          <w:p w14:paraId="6DAD2305" w14:textId="77777777" w:rsidR="00F73866" w:rsidRDefault="00F73866" w:rsidP="00F73866">
            <w:pPr>
              <w:pStyle w:val="TAC"/>
              <w:rPr>
                <w:sz w:val="16"/>
                <w:szCs w:val="16"/>
              </w:rPr>
            </w:pPr>
          </w:p>
        </w:tc>
        <w:tc>
          <w:tcPr>
            <w:tcW w:w="426" w:type="dxa"/>
            <w:shd w:val="solid" w:color="FFFFFF" w:fill="auto"/>
          </w:tcPr>
          <w:p w14:paraId="26257945" w14:textId="77777777" w:rsidR="00F73866" w:rsidRDefault="00F73866" w:rsidP="00F73866">
            <w:pPr>
              <w:pStyle w:val="TAC"/>
              <w:rPr>
                <w:sz w:val="16"/>
                <w:szCs w:val="16"/>
              </w:rPr>
            </w:pPr>
          </w:p>
        </w:tc>
        <w:tc>
          <w:tcPr>
            <w:tcW w:w="425" w:type="dxa"/>
            <w:shd w:val="solid" w:color="FFFFFF" w:fill="auto"/>
          </w:tcPr>
          <w:p w14:paraId="06AA08B0" w14:textId="77777777" w:rsidR="00F73866" w:rsidRDefault="00F73866" w:rsidP="00F73866">
            <w:pPr>
              <w:pStyle w:val="TAC"/>
              <w:rPr>
                <w:sz w:val="16"/>
                <w:szCs w:val="16"/>
              </w:rPr>
            </w:pPr>
          </w:p>
        </w:tc>
        <w:tc>
          <w:tcPr>
            <w:tcW w:w="4678" w:type="dxa"/>
            <w:shd w:val="solid" w:color="FFFFFF" w:fill="auto"/>
          </w:tcPr>
          <w:p w14:paraId="12ABF876" w14:textId="1AC7CCB9" w:rsidR="00F73866" w:rsidRDefault="000959FE" w:rsidP="004B5957">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1.  </w:t>
            </w:r>
            <w:r w:rsidR="00F73866" w:rsidRPr="00A20126">
              <w:rPr>
                <w:rFonts w:eastAsia="宋体"/>
                <w:sz w:val="16"/>
                <w:szCs w:val="16"/>
                <w:lang w:val="en-US" w:eastAsia="zh-CN"/>
              </w:rPr>
              <w:t>R4-2212449, TP for TR 38.xxx-xx-xx: CA_n1-n41-n79, SoftBank Corp., LG Electronics</w:t>
            </w:r>
          </w:p>
          <w:p w14:paraId="7F571018" w14:textId="748FEFED" w:rsidR="00BD19AD" w:rsidRPr="00A20126" w:rsidRDefault="000959FE" w:rsidP="004B5957">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2.  </w:t>
            </w:r>
            <w:r w:rsidR="00BD19AD" w:rsidRPr="00A20126">
              <w:rPr>
                <w:rFonts w:eastAsia="宋体"/>
                <w:sz w:val="16"/>
                <w:szCs w:val="16"/>
                <w:lang w:val="en-US" w:eastAsia="zh-CN"/>
              </w:rPr>
              <w:t>R4-2212456, TP for TR 38.xxx-xx-xx: CA_n41-n77-n79, SoftBank Corp., LG Electronics</w:t>
            </w:r>
          </w:p>
          <w:p w14:paraId="4A1162C7" w14:textId="38A56938" w:rsidR="00BD19AD" w:rsidRPr="00A20126" w:rsidRDefault="000959FE" w:rsidP="004B5957">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3.  </w:t>
            </w:r>
            <w:r w:rsidR="00BD19AD" w:rsidRPr="00A20126">
              <w:rPr>
                <w:rFonts w:eastAsia="宋体"/>
                <w:sz w:val="16"/>
                <w:szCs w:val="16"/>
                <w:lang w:val="en-US" w:eastAsia="zh-CN"/>
              </w:rPr>
              <w:t>R4-2212545, TP for TR 38.XXX-XX-XX: CA_n3A-n28A-n40A, Samsung, KDDI</w:t>
            </w:r>
          </w:p>
          <w:p w14:paraId="18074217" w14:textId="3848222C" w:rsidR="00BD19AD" w:rsidRPr="00A20126" w:rsidRDefault="000959FE" w:rsidP="004B5957">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4.  </w:t>
            </w:r>
            <w:r w:rsidR="00BD19AD" w:rsidRPr="00A20126">
              <w:rPr>
                <w:rFonts w:eastAsia="宋体"/>
                <w:sz w:val="16"/>
                <w:szCs w:val="16"/>
                <w:lang w:val="en-US" w:eastAsia="zh-CN"/>
              </w:rPr>
              <w:t>R4-2212725, TP for TR38.xxx-xx-xx_3DL/2UL CA_n3A-n8A-n41A, ZTE Corporation</w:t>
            </w:r>
          </w:p>
          <w:p w14:paraId="697F1F01" w14:textId="180DA387" w:rsidR="00BD19AD" w:rsidRPr="00A20126" w:rsidRDefault="000959FE" w:rsidP="004B5957">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5.  </w:t>
            </w:r>
            <w:r w:rsidR="00BD19AD" w:rsidRPr="00A20126">
              <w:rPr>
                <w:rFonts w:eastAsia="宋体"/>
                <w:sz w:val="16"/>
                <w:szCs w:val="16"/>
                <w:lang w:val="en-US" w:eastAsia="zh-CN"/>
              </w:rPr>
              <w:t>R4-2213107, TP for TR 38.818-03-01: CA_n1-n3-n26, Ericsson, Telstra</w:t>
            </w:r>
          </w:p>
          <w:p w14:paraId="4CD56179" w14:textId="5F70412F" w:rsidR="00BD19AD" w:rsidRPr="00A20126" w:rsidRDefault="000959FE" w:rsidP="004B5957">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6.  </w:t>
            </w:r>
            <w:r w:rsidR="00BD19AD" w:rsidRPr="00A20126">
              <w:rPr>
                <w:rFonts w:eastAsia="宋体"/>
                <w:sz w:val="16"/>
                <w:szCs w:val="16"/>
                <w:lang w:val="en-US" w:eastAsia="zh-CN"/>
              </w:rPr>
              <w:t>R4-2213109, TP for TR 38.818-03-01: CA_n1-n26-n78, Ericsson, Telstra</w:t>
            </w:r>
          </w:p>
          <w:p w14:paraId="31093F51" w14:textId="551551D5" w:rsidR="00BD19AD" w:rsidRPr="00A20126" w:rsidRDefault="000959FE" w:rsidP="004B5957">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7.  </w:t>
            </w:r>
            <w:r w:rsidR="00BD19AD" w:rsidRPr="00A20126">
              <w:rPr>
                <w:rFonts w:eastAsia="宋体"/>
                <w:sz w:val="16"/>
                <w:szCs w:val="16"/>
                <w:lang w:val="en-US" w:eastAsia="zh-CN"/>
              </w:rPr>
              <w:t>R4-2213111, TP for TR 38.818-03-01: CA_n3-n26-n78, Ericsson, Telstra</w:t>
            </w:r>
          </w:p>
          <w:p w14:paraId="4ACED088" w14:textId="604CE8E5" w:rsidR="00BD19AD" w:rsidRPr="00A20126" w:rsidRDefault="000959FE" w:rsidP="004B5957">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8.  </w:t>
            </w:r>
            <w:r w:rsidR="00BD19AD" w:rsidRPr="00A20126">
              <w:rPr>
                <w:rFonts w:eastAsia="宋体"/>
                <w:sz w:val="16"/>
                <w:szCs w:val="16"/>
                <w:lang w:val="en-US" w:eastAsia="zh-CN"/>
              </w:rPr>
              <w:t>R4-2213108, TP for TR 38.818-03-01: CA_n1-n7-n26, Ericsson, Telstra</w:t>
            </w:r>
          </w:p>
          <w:p w14:paraId="7B22BD88" w14:textId="5013CF5C" w:rsidR="00BD19AD" w:rsidRPr="00A20126" w:rsidRDefault="000959FE" w:rsidP="004B5957">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9.  </w:t>
            </w:r>
            <w:r w:rsidR="00BD19AD" w:rsidRPr="00A20126">
              <w:rPr>
                <w:rFonts w:eastAsia="宋体"/>
                <w:sz w:val="16"/>
                <w:szCs w:val="16"/>
                <w:lang w:val="en-US" w:eastAsia="zh-CN"/>
              </w:rPr>
              <w:t>R4-2213110, TP for TR 38.818-03-01: CA_n3-n7-n26, Ericsson, Telstra</w:t>
            </w:r>
          </w:p>
          <w:p w14:paraId="441BF964" w14:textId="285B1EA5" w:rsidR="00BD19AD" w:rsidRDefault="000959FE" w:rsidP="004B5957">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10.  </w:t>
            </w:r>
            <w:r w:rsidR="00BD19AD" w:rsidRPr="00A20126">
              <w:rPr>
                <w:rFonts w:eastAsia="宋体"/>
                <w:sz w:val="16"/>
                <w:szCs w:val="16"/>
                <w:lang w:val="en-US" w:eastAsia="zh-CN"/>
              </w:rPr>
              <w:t>R4-2213112, TP for TR 38.818-03-01: CA_n7-n26-n78, Ericsson, Telstra</w:t>
            </w:r>
          </w:p>
        </w:tc>
        <w:tc>
          <w:tcPr>
            <w:tcW w:w="708" w:type="dxa"/>
            <w:shd w:val="solid" w:color="FFFFFF" w:fill="auto"/>
          </w:tcPr>
          <w:p w14:paraId="003B46AD" w14:textId="144D262E" w:rsidR="00F73866" w:rsidRDefault="00F73866" w:rsidP="00F73866">
            <w:pPr>
              <w:pStyle w:val="TAC"/>
              <w:rPr>
                <w:rFonts w:eastAsia="宋体"/>
                <w:sz w:val="16"/>
                <w:szCs w:val="16"/>
                <w:lang w:val="en-US" w:eastAsia="zh-CN"/>
              </w:rPr>
            </w:pPr>
            <w:r>
              <w:rPr>
                <w:rFonts w:eastAsia="宋体" w:hint="eastAsia"/>
                <w:sz w:val="16"/>
                <w:szCs w:val="16"/>
                <w:lang w:val="en-US" w:eastAsia="zh-CN"/>
              </w:rPr>
              <w:t>0.</w:t>
            </w:r>
            <w:r>
              <w:rPr>
                <w:rFonts w:eastAsia="宋体"/>
                <w:sz w:val="16"/>
                <w:szCs w:val="16"/>
                <w:lang w:val="en-US" w:eastAsia="zh-CN"/>
              </w:rPr>
              <w:t>1.0</w:t>
            </w:r>
          </w:p>
        </w:tc>
      </w:tr>
      <w:tr w:rsidR="00567377" w14:paraId="468878A8" w14:textId="77777777">
        <w:tc>
          <w:tcPr>
            <w:tcW w:w="800" w:type="dxa"/>
            <w:shd w:val="solid" w:color="FFFFFF" w:fill="auto"/>
          </w:tcPr>
          <w:p w14:paraId="76A79ED6" w14:textId="147D87DA" w:rsidR="00567377" w:rsidRDefault="00567377" w:rsidP="00F73866">
            <w:pPr>
              <w:pStyle w:val="TAC"/>
              <w:rPr>
                <w:rFonts w:eastAsia="宋体"/>
                <w:sz w:val="16"/>
                <w:szCs w:val="16"/>
                <w:lang w:val="en-US" w:eastAsia="zh-CN"/>
              </w:rPr>
            </w:pPr>
            <w:r>
              <w:rPr>
                <w:rFonts w:eastAsia="宋体" w:hint="eastAsia"/>
                <w:sz w:val="16"/>
                <w:szCs w:val="16"/>
                <w:lang w:val="en-US" w:eastAsia="zh-CN"/>
              </w:rPr>
              <w:t>2</w:t>
            </w:r>
            <w:r w:rsidRPr="004B5957">
              <w:rPr>
                <w:rFonts w:eastAsia="宋体"/>
                <w:sz w:val="16"/>
                <w:szCs w:val="16"/>
                <w:lang w:val="en-US" w:eastAsia="zh-CN"/>
              </w:rPr>
              <w:t>022-10</w:t>
            </w:r>
          </w:p>
        </w:tc>
        <w:tc>
          <w:tcPr>
            <w:tcW w:w="901" w:type="dxa"/>
            <w:shd w:val="solid" w:color="FFFFFF" w:fill="auto"/>
          </w:tcPr>
          <w:p w14:paraId="17857F4A" w14:textId="110F52C2" w:rsidR="00567377" w:rsidRDefault="00567377" w:rsidP="00F73866">
            <w:pPr>
              <w:pStyle w:val="TAC"/>
              <w:rPr>
                <w:rFonts w:eastAsia="宋体"/>
                <w:sz w:val="16"/>
                <w:szCs w:val="16"/>
                <w:lang w:val="en-US" w:eastAsia="zh-CN"/>
              </w:rPr>
            </w:pPr>
            <w:r>
              <w:rPr>
                <w:rFonts w:eastAsia="宋体" w:hint="eastAsia"/>
                <w:sz w:val="16"/>
                <w:szCs w:val="16"/>
                <w:lang w:val="en-US" w:eastAsia="zh-CN"/>
              </w:rPr>
              <w:t>RAN4 #104</w:t>
            </w:r>
            <w:r>
              <w:rPr>
                <w:rFonts w:eastAsia="宋体"/>
                <w:sz w:val="16"/>
                <w:szCs w:val="16"/>
                <w:lang w:val="en-US" w:eastAsia="zh-CN"/>
              </w:rPr>
              <w:t>-bis-</w:t>
            </w:r>
            <w:r>
              <w:rPr>
                <w:rFonts w:eastAsia="宋体" w:hint="eastAsia"/>
                <w:sz w:val="16"/>
                <w:szCs w:val="16"/>
                <w:lang w:val="en-US" w:eastAsia="zh-CN"/>
              </w:rPr>
              <w:t>e</w:t>
            </w:r>
          </w:p>
        </w:tc>
        <w:tc>
          <w:tcPr>
            <w:tcW w:w="1134" w:type="dxa"/>
            <w:shd w:val="solid" w:color="FFFFFF" w:fill="auto"/>
          </w:tcPr>
          <w:p w14:paraId="777103FC" w14:textId="06BF6705" w:rsidR="00567377" w:rsidRDefault="00907EFA" w:rsidP="00F73866">
            <w:pPr>
              <w:pStyle w:val="TAC"/>
              <w:rPr>
                <w:rFonts w:eastAsia="宋体"/>
                <w:sz w:val="16"/>
                <w:szCs w:val="16"/>
                <w:lang w:val="en-US" w:eastAsia="zh-CN"/>
              </w:rPr>
            </w:pPr>
            <w:r>
              <w:rPr>
                <w:rFonts w:eastAsia="宋体" w:hint="eastAsia"/>
                <w:sz w:val="16"/>
                <w:szCs w:val="16"/>
                <w:lang w:val="en-US" w:eastAsia="zh-CN"/>
              </w:rPr>
              <w:t>R</w:t>
            </w:r>
            <w:r>
              <w:rPr>
                <w:rFonts w:eastAsia="宋体"/>
                <w:sz w:val="16"/>
                <w:szCs w:val="16"/>
                <w:lang w:val="en-US" w:eastAsia="zh-CN"/>
              </w:rPr>
              <w:t>4-2216720</w:t>
            </w:r>
          </w:p>
        </w:tc>
        <w:tc>
          <w:tcPr>
            <w:tcW w:w="567" w:type="dxa"/>
            <w:shd w:val="solid" w:color="FFFFFF" w:fill="auto"/>
          </w:tcPr>
          <w:p w14:paraId="45B2CD0A" w14:textId="77777777" w:rsidR="00567377" w:rsidRDefault="00567377" w:rsidP="00F73866">
            <w:pPr>
              <w:pStyle w:val="TAC"/>
              <w:rPr>
                <w:sz w:val="16"/>
                <w:szCs w:val="16"/>
              </w:rPr>
            </w:pPr>
          </w:p>
        </w:tc>
        <w:tc>
          <w:tcPr>
            <w:tcW w:w="426" w:type="dxa"/>
            <w:shd w:val="solid" w:color="FFFFFF" w:fill="auto"/>
          </w:tcPr>
          <w:p w14:paraId="7770C116" w14:textId="77777777" w:rsidR="00567377" w:rsidRDefault="00567377" w:rsidP="00F73866">
            <w:pPr>
              <w:pStyle w:val="TAC"/>
              <w:rPr>
                <w:sz w:val="16"/>
                <w:szCs w:val="16"/>
              </w:rPr>
            </w:pPr>
          </w:p>
        </w:tc>
        <w:tc>
          <w:tcPr>
            <w:tcW w:w="425" w:type="dxa"/>
            <w:shd w:val="solid" w:color="FFFFFF" w:fill="auto"/>
          </w:tcPr>
          <w:p w14:paraId="3BAC5BA2" w14:textId="77777777" w:rsidR="00567377" w:rsidRDefault="00567377" w:rsidP="00F73866">
            <w:pPr>
              <w:pStyle w:val="TAC"/>
              <w:rPr>
                <w:sz w:val="16"/>
                <w:szCs w:val="16"/>
              </w:rPr>
            </w:pPr>
          </w:p>
        </w:tc>
        <w:tc>
          <w:tcPr>
            <w:tcW w:w="4678" w:type="dxa"/>
            <w:shd w:val="solid" w:color="FFFFFF" w:fill="auto"/>
          </w:tcPr>
          <w:p w14:paraId="1880EAD5" w14:textId="1F163DF6" w:rsidR="00567377" w:rsidRPr="00F85883" w:rsidRDefault="000959FE" w:rsidP="004B5957">
            <w:pPr>
              <w:pStyle w:val="TAL"/>
              <w:spacing w:after="60"/>
              <w:ind w:left="237" w:hangingChars="148" w:hanging="237"/>
              <w:rPr>
                <w:rFonts w:eastAsia="宋体"/>
                <w:sz w:val="16"/>
                <w:szCs w:val="16"/>
                <w:lang w:val="en-US" w:eastAsia="zh-CN"/>
              </w:rPr>
            </w:pPr>
            <w:r w:rsidRPr="00F85883">
              <w:rPr>
                <w:rFonts w:eastAsia="宋体"/>
                <w:sz w:val="16"/>
                <w:szCs w:val="16"/>
                <w:lang w:val="en-US" w:eastAsia="zh-CN"/>
              </w:rPr>
              <w:t xml:space="preserve">1.  </w:t>
            </w:r>
            <w:r w:rsidR="003D4819" w:rsidRPr="00F85883">
              <w:rPr>
                <w:rFonts w:eastAsia="宋体"/>
                <w:sz w:val="16"/>
                <w:szCs w:val="16"/>
                <w:lang w:val="en-US" w:eastAsia="zh-CN"/>
              </w:rPr>
              <w:t xml:space="preserve">R4-2215444, </w:t>
            </w:r>
            <w:r w:rsidR="003D4819" w:rsidRPr="004B5957">
              <w:rPr>
                <w:rFonts w:eastAsia="宋体"/>
                <w:sz w:val="16"/>
                <w:szCs w:val="16"/>
                <w:lang w:val="en-US" w:eastAsia="zh-CN"/>
              </w:rPr>
              <w:t>TP for TR 38.718-03-01: CA_n41-n77-n79, SoftBank Corp.</w:t>
            </w:r>
          </w:p>
          <w:p w14:paraId="4E36930D" w14:textId="39D9E452" w:rsidR="003D4819" w:rsidRPr="00F85883" w:rsidRDefault="000959FE" w:rsidP="004B5957">
            <w:pPr>
              <w:pStyle w:val="TAL"/>
              <w:spacing w:after="60"/>
              <w:ind w:left="237" w:hangingChars="148" w:hanging="237"/>
              <w:rPr>
                <w:rFonts w:eastAsia="宋体"/>
                <w:sz w:val="16"/>
                <w:szCs w:val="16"/>
                <w:lang w:val="en-US" w:eastAsia="zh-CN"/>
              </w:rPr>
            </w:pPr>
            <w:r w:rsidRPr="00F85883">
              <w:rPr>
                <w:rFonts w:eastAsia="宋体"/>
                <w:sz w:val="16"/>
                <w:szCs w:val="16"/>
                <w:lang w:val="en-US" w:eastAsia="zh-CN"/>
              </w:rPr>
              <w:t xml:space="preserve">2.  </w:t>
            </w:r>
            <w:r w:rsidR="003D4819" w:rsidRPr="00F85883">
              <w:rPr>
                <w:rFonts w:eastAsia="宋体"/>
                <w:sz w:val="16"/>
                <w:szCs w:val="16"/>
                <w:lang w:val="en-US" w:eastAsia="zh-CN"/>
              </w:rPr>
              <w:t xml:space="preserve">R4-2216627, </w:t>
            </w:r>
            <w:r w:rsidR="003D4819" w:rsidRPr="004B5957">
              <w:rPr>
                <w:rFonts w:eastAsia="宋体"/>
                <w:sz w:val="16"/>
                <w:szCs w:val="16"/>
                <w:lang w:val="en-US" w:eastAsia="zh-CN"/>
              </w:rPr>
              <w:t>TP for TR 38.718-03-01 on table templates and error corrections, ZTE Corporation</w:t>
            </w:r>
          </w:p>
          <w:p w14:paraId="5339913F" w14:textId="198122F9" w:rsidR="00563477" w:rsidRPr="00F85883" w:rsidRDefault="000959FE" w:rsidP="004B5957">
            <w:pPr>
              <w:pStyle w:val="TAL"/>
              <w:spacing w:after="60"/>
              <w:ind w:left="237" w:hangingChars="148" w:hanging="237"/>
              <w:rPr>
                <w:rFonts w:eastAsia="宋体"/>
                <w:sz w:val="16"/>
                <w:szCs w:val="16"/>
                <w:lang w:val="en-US" w:eastAsia="zh-CN"/>
              </w:rPr>
            </w:pPr>
            <w:r w:rsidRPr="00F85883">
              <w:rPr>
                <w:rFonts w:eastAsia="宋体"/>
                <w:sz w:val="16"/>
                <w:szCs w:val="16"/>
                <w:lang w:val="en-US" w:eastAsia="zh-CN"/>
              </w:rPr>
              <w:t xml:space="preserve">3.  </w:t>
            </w:r>
            <w:r w:rsidR="00563477" w:rsidRPr="00F85883">
              <w:rPr>
                <w:rFonts w:eastAsia="宋体"/>
                <w:sz w:val="16"/>
                <w:szCs w:val="16"/>
                <w:lang w:val="en-US" w:eastAsia="zh-CN"/>
              </w:rPr>
              <w:t xml:space="preserve">R4-2217043, </w:t>
            </w:r>
            <w:r w:rsidR="00563477" w:rsidRPr="004B5957">
              <w:rPr>
                <w:rFonts w:eastAsia="宋体"/>
                <w:sz w:val="16"/>
                <w:szCs w:val="16"/>
                <w:lang w:val="en-US" w:eastAsia="zh-CN"/>
              </w:rPr>
              <w:t xml:space="preserve">TP for TR 38.718-03-01: CA_n3-n41-n79, </w:t>
            </w:r>
            <w:r w:rsidR="00563477" w:rsidRPr="00F85883">
              <w:rPr>
                <w:rFonts w:eastAsia="宋体"/>
                <w:sz w:val="16"/>
                <w:szCs w:val="16"/>
                <w:lang w:val="en-US" w:eastAsia="zh-CN"/>
              </w:rPr>
              <w:t>SoftBank Corp.</w:t>
            </w:r>
          </w:p>
          <w:p w14:paraId="5AE24DE6" w14:textId="07009560" w:rsidR="003D4819" w:rsidRPr="00F85883" w:rsidRDefault="000959FE" w:rsidP="004B5957">
            <w:pPr>
              <w:pStyle w:val="TAL"/>
              <w:spacing w:after="60"/>
              <w:ind w:left="237" w:hangingChars="148" w:hanging="237"/>
              <w:rPr>
                <w:rFonts w:eastAsia="宋体"/>
                <w:sz w:val="16"/>
                <w:szCs w:val="16"/>
                <w:lang w:val="en-US" w:eastAsia="zh-CN"/>
              </w:rPr>
            </w:pPr>
            <w:r w:rsidRPr="00F85883">
              <w:rPr>
                <w:rFonts w:eastAsia="宋体"/>
                <w:sz w:val="16"/>
                <w:szCs w:val="16"/>
                <w:lang w:val="en-US" w:eastAsia="zh-CN"/>
              </w:rPr>
              <w:t xml:space="preserve">4.  </w:t>
            </w:r>
            <w:r w:rsidR="00CF0FE9" w:rsidRPr="00F85883">
              <w:rPr>
                <w:rFonts w:eastAsia="宋体" w:hint="eastAsia"/>
                <w:sz w:val="16"/>
                <w:szCs w:val="16"/>
                <w:lang w:val="en-US" w:eastAsia="zh-CN"/>
              </w:rPr>
              <w:t>R</w:t>
            </w:r>
            <w:r w:rsidR="00CF0FE9" w:rsidRPr="00F85883">
              <w:rPr>
                <w:rFonts w:eastAsia="宋体"/>
                <w:sz w:val="16"/>
                <w:szCs w:val="16"/>
                <w:lang w:val="en-US" w:eastAsia="zh-CN"/>
              </w:rPr>
              <w:t xml:space="preserve">4-2217045, </w:t>
            </w:r>
            <w:r w:rsidR="00CF0FE9" w:rsidRPr="004B5957">
              <w:rPr>
                <w:rFonts w:eastAsia="宋体"/>
                <w:sz w:val="16"/>
                <w:szCs w:val="16"/>
                <w:lang w:val="en-US" w:eastAsia="zh-CN"/>
              </w:rPr>
              <w:t>TP for TR 38.718-03-01: CA_n29-n70-n71, DISH Network, Samsung</w:t>
            </w:r>
          </w:p>
          <w:p w14:paraId="56B53088" w14:textId="01355FA1" w:rsidR="00870166" w:rsidRPr="00F85883" w:rsidRDefault="000959FE" w:rsidP="004B5957">
            <w:pPr>
              <w:pStyle w:val="TAL"/>
              <w:spacing w:after="60"/>
              <w:ind w:left="237" w:hangingChars="148" w:hanging="237"/>
              <w:rPr>
                <w:rFonts w:eastAsia="宋体"/>
                <w:sz w:val="16"/>
                <w:szCs w:val="16"/>
                <w:lang w:val="en-US" w:eastAsia="zh-CN"/>
              </w:rPr>
            </w:pPr>
            <w:r w:rsidRPr="00F85883">
              <w:rPr>
                <w:rFonts w:eastAsia="宋体"/>
                <w:sz w:val="16"/>
                <w:szCs w:val="16"/>
                <w:lang w:val="en-US" w:eastAsia="zh-CN"/>
              </w:rPr>
              <w:t xml:space="preserve">5.  </w:t>
            </w:r>
            <w:r w:rsidR="00870166" w:rsidRPr="00F85883">
              <w:rPr>
                <w:rFonts w:eastAsia="宋体" w:hint="eastAsia"/>
                <w:sz w:val="16"/>
                <w:szCs w:val="16"/>
                <w:lang w:val="en-US" w:eastAsia="zh-CN"/>
              </w:rPr>
              <w:t>R</w:t>
            </w:r>
            <w:r w:rsidR="00870166" w:rsidRPr="00F85883">
              <w:rPr>
                <w:rFonts w:eastAsia="宋体"/>
                <w:sz w:val="16"/>
                <w:szCs w:val="16"/>
                <w:lang w:val="en-US" w:eastAsia="zh-CN"/>
              </w:rPr>
              <w:t xml:space="preserve">4-2217046, </w:t>
            </w:r>
            <w:r w:rsidR="00870166" w:rsidRPr="004B5957">
              <w:rPr>
                <w:rFonts w:eastAsia="宋体"/>
                <w:sz w:val="16"/>
                <w:szCs w:val="16"/>
                <w:lang w:val="en-US" w:eastAsia="zh-CN"/>
              </w:rPr>
              <w:t xml:space="preserve">TP for TR 38.718-03-01: CA_n48-n71-n77, </w:t>
            </w:r>
            <w:r w:rsidR="00870166" w:rsidRPr="00F85883">
              <w:rPr>
                <w:rFonts w:eastAsia="宋体"/>
                <w:sz w:val="16"/>
                <w:szCs w:val="16"/>
                <w:lang w:val="en-US" w:eastAsia="zh-CN"/>
              </w:rPr>
              <w:t>DISH Network, Samsung</w:t>
            </w:r>
          </w:p>
          <w:p w14:paraId="62FF1B0C" w14:textId="6F0445D9" w:rsidR="002A2307" w:rsidRPr="00F85883" w:rsidRDefault="000959FE" w:rsidP="004B5957">
            <w:pPr>
              <w:pStyle w:val="TAL"/>
              <w:spacing w:after="60"/>
              <w:ind w:left="237" w:hangingChars="148" w:hanging="237"/>
              <w:rPr>
                <w:rFonts w:eastAsia="宋体"/>
                <w:sz w:val="16"/>
                <w:szCs w:val="16"/>
                <w:lang w:val="en-US" w:eastAsia="zh-CN"/>
              </w:rPr>
            </w:pPr>
            <w:r w:rsidRPr="00F85883">
              <w:rPr>
                <w:rFonts w:eastAsia="宋体"/>
                <w:sz w:val="16"/>
                <w:szCs w:val="16"/>
                <w:lang w:val="en-US" w:eastAsia="zh-CN"/>
              </w:rPr>
              <w:t xml:space="preserve">6.  </w:t>
            </w:r>
            <w:r w:rsidR="002A2307" w:rsidRPr="00F85883">
              <w:rPr>
                <w:rFonts w:eastAsia="宋体"/>
                <w:sz w:val="16"/>
                <w:szCs w:val="16"/>
                <w:lang w:val="en-US" w:eastAsia="zh-CN"/>
              </w:rPr>
              <w:t xml:space="preserve">R4-2217048, </w:t>
            </w:r>
            <w:r w:rsidR="002A2307" w:rsidRPr="004B5957">
              <w:rPr>
                <w:rFonts w:eastAsia="宋体"/>
                <w:sz w:val="16"/>
                <w:szCs w:val="16"/>
                <w:lang w:val="en-US" w:eastAsia="zh-CN"/>
              </w:rPr>
              <w:t>TP for TR 38.718-03-01 to introduce CA_n1-n3-n38, Huawei, HiSilicon</w:t>
            </w:r>
          </w:p>
          <w:p w14:paraId="675E3C3F" w14:textId="4820F318" w:rsidR="005B5D60" w:rsidRPr="00F85883" w:rsidRDefault="000959FE" w:rsidP="004B5957">
            <w:pPr>
              <w:pStyle w:val="TAL"/>
              <w:spacing w:after="60"/>
              <w:ind w:left="237" w:hangingChars="148" w:hanging="237"/>
              <w:rPr>
                <w:rFonts w:eastAsia="宋体"/>
                <w:sz w:val="16"/>
                <w:szCs w:val="16"/>
                <w:lang w:val="en-US" w:eastAsia="zh-CN"/>
              </w:rPr>
            </w:pPr>
            <w:r w:rsidRPr="00F85883">
              <w:rPr>
                <w:rFonts w:eastAsia="宋体"/>
                <w:sz w:val="16"/>
                <w:szCs w:val="16"/>
                <w:lang w:val="en-US" w:eastAsia="zh-CN"/>
              </w:rPr>
              <w:t xml:space="preserve">7.  </w:t>
            </w:r>
            <w:r w:rsidR="005B5D60" w:rsidRPr="00F85883">
              <w:rPr>
                <w:rFonts w:eastAsia="宋体"/>
                <w:sz w:val="16"/>
                <w:szCs w:val="16"/>
                <w:lang w:val="en-US" w:eastAsia="zh-CN"/>
              </w:rPr>
              <w:t>R4-2217049,</w:t>
            </w:r>
            <w:r w:rsidR="005B5D60" w:rsidRPr="004B5957">
              <w:rPr>
                <w:rFonts w:eastAsia="宋体"/>
                <w:sz w:val="16"/>
                <w:szCs w:val="16"/>
                <w:lang w:val="en-US" w:eastAsia="zh-CN"/>
              </w:rPr>
              <w:t xml:space="preserve"> TP for TR 38.718-03-01 to introduce CA_n1A-n7A-n38A and CA_n1(2A)-n7A-n38A</w:t>
            </w:r>
            <w:r w:rsidR="005B5D60" w:rsidRPr="00F85883">
              <w:rPr>
                <w:rFonts w:eastAsia="宋体"/>
                <w:sz w:val="16"/>
                <w:szCs w:val="16"/>
                <w:lang w:val="en-US" w:eastAsia="zh-CN"/>
              </w:rPr>
              <w:t>, Huawei</w:t>
            </w:r>
            <w:r w:rsidR="005B5D60" w:rsidRPr="00F85883">
              <w:rPr>
                <w:rFonts w:eastAsia="宋体" w:hint="eastAsia"/>
                <w:sz w:val="16"/>
                <w:szCs w:val="16"/>
                <w:lang w:val="en-US" w:eastAsia="zh-CN"/>
              </w:rPr>
              <w:t>, Hi</w:t>
            </w:r>
            <w:r w:rsidR="005B5D60" w:rsidRPr="00F85883">
              <w:rPr>
                <w:rFonts w:eastAsia="宋体"/>
                <w:sz w:val="16"/>
                <w:szCs w:val="16"/>
                <w:lang w:val="en-US" w:eastAsia="zh-CN"/>
              </w:rPr>
              <w:t>S</w:t>
            </w:r>
            <w:r w:rsidR="005B5D60" w:rsidRPr="00F85883">
              <w:rPr>
                <w:rFonts w:eastAsia="宋体" w:hint="eastAsia"/>
                <w:sz w:val="16"/>
                <w:szCs w:val="16"/>
                <w:lang w:val="en-US" w:eastAsia="zh-CN"/>
              </w:rPr>
              <w:t>ilicon</w:t>
            </w:r>
          </w:p>
          <w:p w14:paraId="459A573D" w14:textId="65299241" w:rsidR="001777E4" w:rsidRPr="00F85883" w:rsidRDefault="000959FE" w:rsidP="004B5957">
            <w:pPr>
              <w:pStyle w:val="TAL"/>
              <w:spacing w:after="60"/>
              <w:ind w:left="237" w:hangingChars="148" w:hanging="237"/>
              <w:rPr>
                <w:rFonts w:eastAsia="宋体"/>
                <w:sz w:val="16"/>
                <w:szCs w:val="16"/>
                <w:lang w:val="en-US" w:eastAsia="zh-CN"/>
              </w:rPr>
            </w:pPr>
            <w:r w:rsidRPr="00F85883">
              <w:rPr>
                <w:rFonts w:eastAsia="宋体"/>
                <w:sz w:val="16"/>
                <w:szCs w:val="16"/>
                <w:lang w:val="en-US" w:eastAsia="zh-CN"/>
              </w:rPr>
              <w:t xml:space="preserve">8.  </w:t>
            </w:r>
            <w:r w:rsidR="001777E4" w:rsidRPr="00F85883">
              <w:rPr>
                <w:rFonts w:eastAsia="宋体"/>
                <w:sz w:val="16"/>
                <w:szCs w:val="16"/>
                <w:lang w:val="en-US" w:eastAsia="zh-CN"/>
              </w:rPr>
              <w:t>R4-2217050,</w:t>
            </w:r>
            <w:r w:rsidR="001777E4" w:rsidRPr="004B5957">
              <w:rPr>
                <w:rFonts w:eastAsia="宋体"/>
                <w:sz w:val="16"/>
                <w:szCs w:val="16"/>
                <w:lang w:val="en-US" w:eastAsia="zh-CN"/>
              </w:rPr>
              <w:t xml:space="preserve"> TP for TR 38.718-03-01 to introduce CA_n3A-n7A-n38A, CA_n3B-n7A-n38A and CA_n3(2A)-n7A-n38A</w:t>
            </w:r>
            <w:r w:rsidR="001777E4" w:rsidRPr="00F85883">
              <w:rPr>
                <w:rFonts w:eastAsia="宋体"/>
                <w:sz w:val="16"/>
                <w:szCs w:val="16"/>
                <w:lang w:val="en-US" w:eastAsia="zh-CN"/>
              </w:rPr>
              <w:t>, Huawei</w:t>
            </w:r>
            <w:r w:rsidR="001777E4" w:rsidRPr="00F85883">
              <w:rPr>
                <w:rFonts w:eastAsia="宋体" w:hint="eastAsia"/>
                <w:sz w:val="16"/>
                <w:szCs w:val="16"/>
                <w:lang w:val="en-US" w:eastAsia="zh-CN"/>
              </w:rPr>
              <w:t>, Hi</w:t>
            </w:r>
            <w:r w:rsidR="001777E4" w:rsidRPr="00F85883">
              <w:rPr>
                <w:rFonts w:eastAsia="宋体"/>
                <w:sz w:val="16"/>
                <w:szCs w:val="16"/>
                <w:lang w:val="en-US" w:eastAsia="zh-CN"/>
              </w:rPr>
              <w:t>S</w:t>
            </w:r>
            <w:r w:rsidR="001777E4" w:rsidRPr="00F85883">
              <w:rPr>
                <w:rFonts w:eastAsia="宋体" w:hint="eastAsia"/>
                <w:sz w:val="16"/>
                <w:szCs w:val="16"/>
                <w:lang w:val="en-US" w:eastAsia="zh-CN"/>
              </w:rPr>
              <w:t>ilicon</w:t>
            </w:r>
          </w:p>
          <w:p w14:paraId="5E442C64" w14:textId="4DD50D60" w:rsidR="00870166" w:rsidRPr="00A20126" w:rsidRDefault="000959FE" w:rsidP="004B5957">
            <w:pPr>
              <w:pStyle w:val="TAL"/>
              <w:spacing w:after="60"/>
              <w:ind w:left="237" w:hangingChars="148" w:hanging="237"/>
              <w:rPr>
                <w:rFonts w:eastAsia="宋体"/>
                <w:sz w:val="16"/>
                <w:szCs w:val="16"/>
                <w:lang w:val="en-US" w:eastAsia="zh-CN"/>
              </w:rPr>
            </w:pPr>
            <w:r w:rsidRPr="00F85883">
              <w:rPr>
                <w:rFonts w:eastAsia="宋体"/>
                <w:sz w:val="16"/>
                <w:szCs w:val="16"/>
                <w:lang w:val="en-US" w:eastAsia="zh-CN"/>
              </w:rPr>
              <w:t xml:space="preserve">9.  </w:t>
            </w:r>
            <w:r w:rsidR="00711E16" w:rsidRPr="00F85883">
              <w:rPr>
                <w:rFonts w:eastAsia="宋体"/>
                <w:sz w:val="16"/>
                <w:szCs w:val="16"/>
                <w:lang w:val="en-US" w:eastAsia="zh-CN"/>
              </w:rPr>
              <w:t>R4-2217051,</w:t>
            </w:r>
            <w:r w:rsidR="00711E16" w:rsidRPr="004B5957">
              <w:rPr>
                <w:rFonts w:eastAsia="宋体"/>
                <w:sz w:val="16"/>
                <w:szCs w:val="16"/>
                <w:lang w:val="en-US" w:eastAsia="zh-CN"/>
              </w:rPr>
              <w:t xml:space="preserve"> TP for TR 38.718-03-01 to introduce CA_n3-n78-n79</w:t>
            </w:r>
            <w:r w:rsidR="00711E16" w:rsidRPr="00F85883">
              <w:rPr>
                <w:rFonts w:eastAsia="宋体"/>
                <w:sz w:val="16"/>
                <w:szCs w:val="16"/>
                <w:lang w:val="en-US" w:eastAsia="zh-CN"/>
              </w:rPr>
              <w:t>, Huawei</w:t>
            </w:r>
            <w:r w:rsidR="00711E16" w:rsidRPr="00F85883">
              <w:rPr>
                <w:rFonts w:eastAsia="宋体" w:hint="eastAsia"/>
                <w:sz w:val="16"/>
                <w:szCs w:val="16"/>
                <w:lang w:val="en-US" w:eastAsia="zh-CN"/>
              </w:rPr>
              <w:t>, Hi</w:t>
            </w:r>
            <w:r w:rsidR="00711E16" w:rsidRPr="00F85883">
              <w:rPr>
                <w:rFonts w:eastAsia="宋体"/>
                <w:sz w:val="16"/>
                <w:szCs w:val="16"/>
                <w:lang w:val="en-US" w:eastAsia="zh-CN"/>
              </w:rPr>
              <w:t>S</w:t>
            </w:r>
            <w:r w:rsidR="00711E16" w:rsidRPr="00F85883">
              <w:rPr>
                <w:rFonts w:eastAsia="宋体" w:hint="eastAsia"/>
                <w:sz w:val="16"/>
                <w:szCs w:val="16"/>
                <w:lang w:val="en-US" w:eastAsia="zh-CN"/>
              </w:rPr>
              <w:t>ilicon</w:t>
            </w:r>
          </w:p>
        </w:tc>
        <w:tc>
          <w:tcPr>
            <w:tcW w:w="708" w:type="dxa"/>
            <w:shd w:val="solid" w:color="FFFFFF" w:fill="auto"/>
          </w:tcPr>
          <w:p w14:paraId="7867F0A9" w14:textId="30F130C0" w:rsidR="00567377" w:rsidRDefault="00907EFA" w:rsidP="00F73866">
            <w:pPr>
              <w:pStyle w:val="TAC"/>
              <w:rPr>
                <w:rFonts w:eastAsia="宋体"/>
                <w:sz w:val="16"/>
                <w:szCs w:val="16"/>
                <w:lang w:val="en-US" w:eastAsia="zh-CN"/>
              </w:rPr>
            </w:pPr>
            <w:r>
              <w:rPr>
                <w:rFonts w:eastAsia="宋体" w:hint="eastAsia"/>
                <w:sz w:val="16"/>
                <w:szCs w:val="16"/>
                <w:lang w:val="en-US" w:eastAsia="zh-CN"/>
              </w:rPr>
              <w:t>0</w:t>
            </w:r>
            <w:r>
              <w:rPr>
                <w:rFonts w:eastAsia="宋体"/>
                <w:sz w:val="16"/>
                <w:szCs w:val="16"/>
                <w:lang w:val="en-US" w:eastAsia="zh-CN"/>
              </w:rPr>
              <w:t>.2.0</w:t>
            </w:r>
          </w:p>
        </w:tc>
      </w:tr>
      <w:tr w:rsidR="00910457" w14:paraId="66418A38" w14:textId="77777777">
        <w:tc>
          <w:tcPr>
            <w:tcW w:w="800" w:type="dxa"/>
            <w:shd w:val="solid" w:color="FFFFFF" w:fill="auto"/>
          </w:tcPr>
          <w:p w14:paraId="4AA05CB2" w14:textId="4013A2B1" w:rsidR="00910457" w:rsidRDefault="00910457" w:rsidP="00910457">
            <w:pPr>
              <w:pStyle w:val="TAC"/>
              <w:rPr>
                <w:rFonts w:eastAsia="宋体"/>
                <w:sz w:val="16"/>
                <w:szCs w:val="16"/>
                <w:lang w:val="en-US" w:eastAsia="zh-CN"/>
              </w:rPr>
            </w:pPr>
            <w:r>
              <w:rPr>
                <w:rFonts w:eastAsia="宋体" w:hint="eastAsia"/>
                <w:sz w:val="16"/>
                <w:szCs w:val="16"/>
                <w:lang w:val="en-US" w:eastAsia="zh-CN"/>
              </w:rPr>
              <w:t>2</w:t>
            </w:r>
            <w:r w:rsidRPr="004B5957">
              <w:rPr>
                <w:rFonts w:eastAsia="宋体"/>
                <w:sz w:val="16"/>
                <w:szCs w:val="16"/>
                <w:lang w:val="en-US" w:eastAsia="zh-CN"/>
              </w:rPr>
              <w:t>022-1</w:t>
            </w:r>
            <w:r>
              <w:rPr>
                <w:rFonts w:eastAsia="宋体"/>
                <w:sz w:val="16"/>
                <w:szCs w:val="16"/>
                <w:lang w:val="en-US" w:eastAsia="zh-CN"/>
              </w:rPr>
              <w:t>1</w:t>
            </w:r>
          </w:p>
        </w:tc>
        <w:tc>
          <w:tcPr>
            <w:tcW w:w="901" w:type="dxa"/>
            <w:shd w:val="solid" w:color="FFFFFF" w:fill="auto"/>
          </w:tcPr>
          <w:p w14:paraId="0510F820" w14:textId="137B5409" w:rsidR="00910457" w:rsidRDefault="00910457" w:rsidP="00910457">
            <w:pPr>
              <w:pStyle w:val="TAC"/>
              <w:rPr>
                <w:rFonts w:eastAsia="宋体"/>
                <w:sz w:val="16"/>
                <w:szCs w:val="16"/>
                <w:lang w:val="en-US" w:eastAsia="zh-CN"/>
              </w:rPr>
            </w:pPr>
            <w:r>
              <w:rPr>
                <w:rFonts w:eastAsia="宋体" w:hint="eastAsia"/>
                <w:sz w:val="16"/>
                <w:szCs w:val="16"/>
                <w:lang w:val="en-US" w:eastAsia="zh-CN"/>
              </w:rPr>
              <w:t>RAN4 #1</w:t>
            </w:r>
            <w:r>
              <w:rPr>
                <w:rFonts w:eastAsia="宋体"/>
                <w:sz w:val="16"/>
                <w:szCs w:val="16"/>
                <w:lang w:val="en-US" w:eastAsia="zh-CN"/>
              </w:rPr>
              <w:t>05</w:t>
            </w:r>
          </w:p>
        </w:tc>
        <w:tc>
          <w:tcPr>
            <w:tcW w:w="1134" w:type="dxa"/>
            <w:shd w:val="solid" w:color="FFFFFF" w:fill="auto"/>
          </w:tcPr>
          <w:p w14:paraId="770BA6D5" w14:textId="7E6F0B92" w:rsidR="00910457" w:rsidRDefault="00910457" w:rsidP="00910457">
            <w:pPr>
              <w:pStyle w:val="TAC"/>
              <w:rPr>
                <w:rFonts w:eastAsia="宋体"/>
                <w:sz w:val="16"/>
                <w:szCs w:val="16"/>
                <w:lang w:val="en-US" w:eastAsia="zh-CN"/>
              </w:rPr>
            </w:pPr>
            <w:r>
              <w:rPr>
                <w:rFonts w:eastAsia="宋体" w:hint="eastAsia"/>
                <w:sz w:val="16"/>
                <w:szCs w:val="16"/>
                <w:lang w:val="en-US" w:eastAsia="zh-CN"/>
              </w:rPr>
              <w:t>R</w:t>
            </w:r>
            <w:r>
              <w:rPr>
                <w:rFonts w:eastAsia="宋体"/>
                <w:sz w:val="16"/>
                <w:szCs w:val="16"/>
                <w:lang w:val="en-US" w:eastAsia="zh-CN"/>
              </w:rPr>
              <w:t>4-2219763</w:t>
            </w:r>
          </w:p>
        </w:tc>
        <w:tc>
          <w:tcPr>
            <w:tcW w:w="567" w:type="dxa"/>
            <w:shd w:val="solid" w:color="FFFFFF" w:fill="auto"/>
          </w:tcPr>
          <w:p w14:paraId="150C36F6" w14:textId="77777777" w:rsidR="00910457" w:rsidRDefault="00910457" w:rsidP="00910457">
            <w:pPr>
              <w:pStyle w:val="TAC"/>
              <w:rPr>
                <w:sz w:val="16"/>
                <w:szCs w:val="16"/>
              </w:rPr>
            </w:pPr>
          </w:p>
        </w:tc>
        <w:tc>
          <w:tcPr>
            <w:tcW w:w="426" w:type="dxa"/>
            <w:shd w:val="solid" w:color="FFFFFF" w:fill="auto"/>
          </w:tcPr>
          <w:p w14:paraId="10A53F55" w14:textId="77777777" w:rsidR="00910457" w:rsidRDefault="00910457" w:rsidP="00910457">
            <w:pPr>
              <w:pStyle w:val="TAC"/>
              <w:rPr>
                <w:sz w:val="16"/>
                <w:szCs w:val="16"/>
              </w:rPr>
            </w:pPr>
          </w:p>
        </w:tc>
        <w:tc>
          <w:tcPr>
            <w:tcW w:w="425" w:type="dxa"/>
            <w:shd w:val="solid" w:color="FFFFFF" w:fill="auto"/>
          </w:tcPr>
          <w:p w14:paraId="2E7B49B1" w14:textId="77777777" w:rsidR="00910457" w:rsidRDefault="00910457" w:rsidP="00910457">
            <w:pPr>
              <w:pStyle w:val="TAC"/>
              <w:rPr>
                <w:sz w:val="16"/>
                <w:szCs w:val="16"/>
              </w:rPr>
            </w:pPr>
          </w:p>
        </w:tc>
        <w:tc>
          <w:tcPr>
            <w:tcW w:w="4678" w:type="dxa"/>
            <w:shd w:val="solid" w:color="FFFFFF" w:fill="auto"/>
          </w:tcPr>
          <w:p w14:paraId="01A55234" w14:textId="2A5886F4" w:rsidR="00910457" w:rsidRPr="00F85883" w:rsidRDefault="00910457" w:rsidP="00910457">
            <w:pPr>
              <w:pStyle w:val="TAL"/>
              <w:spacing w:after="60"/>
              <w:ind w:left="237" w:hangingChars="148" w:hanging="237"/>
              <w:rPr>
                <w:rFonts w:eastAsia="宋体"/>
                <w:sz w:val="16"/>
                <w:szCs w:val="16"/>
                <w:lang w:val="en-US" w:eastAsia="zh-CN"/>
              </w:rPr>
            </w:pPr>
            <w:r w:rsidRPr="00F85883">
              <w:rPr>
                <w:rFonts w:eastAsia="宋体"/>
                <w:sz w:val="16"/>
                <w:szCs w:val="16"/>
                <w:lang w:val="en-US" w:eastAsia="zh-CN"/>
              </w:rPr>
              <w:t xml:space="preserve">1.  </w:t>
            </w:r>
            <w:r w:rsidRPr="00AB6990">
              <w:rPr>
                <w:rFonts w:eastAsia="宋体"/>
                <w:sz w:val="16"/>
                <w:szCs w:val="16"/>
                <w:lang w:val="en-US" w:eastAsia="zh-CN"/>
              </w:rPr>
              <w:t>R4-2219090, TP to TR 38.717-03-01: Addition of CA_n5-n7-n77, Nokia, Bell, Telus</w:t>
            </w:r>
          </w:p>
          <w:p w14:paraId="3E4F394E" w14:textId="15C7FA54" w:rsidR="00910457" w:rsidRPr="00F85883" w:rsidRDefault="00910457" w:rsidP="00910457">
            <w:pPr>
              <w:pStyle w:val="TAL"/>
              <w:spacing w:after="60"/>
              <w:ind w:left="237" w:hangingChars="148" w:hanging="237"/>
              <w:rPr>
                <w:rFonts w:eastAsia="宋体"/>
                <w:sz w:val="16"/>
                <w:szCs w:val="16"/>
                <w:lang w:val="en-US" w:eastAsia="zh-CN"/>
              </w:rPr>
            </w:pPr>
            <w:r w:rsidRPr="00F85883">
              <w:rPr>
                <w:rFonts w:eastAsia="宋体"/>
                <w:sz w:val="16"/>
                <w:szCs w:val="16"/>
                <w:lang w:val="en-US" w:eastAsia="zh-CN"/>
              </w:rPr>
              <w:t xml:space="preserve">2.  </w:t>
            </w:r>
            <w:r w:rsidRPr="00AB6990">
              <w:rPr>
                <w:rFonts w:eastAsia="宋体"/>
                <w:sz w:val="16"/>
                <w:szCs w:val="16"/>
                <w:lang w:val="en-US" w:eastAsia="zh-CN"/>
              </w:rPr>
              <w:t>R4-2219091, TP to TR 38.717-03-01: Addition of CA_n7-n71-n77, Nokia, Bell, Telus</w:t>
            </w:r>
          </w:p>
          <w:p w14:paraId="005649D2" w14:textId="6291491C" w:rsidR="00910457" w:rsidRPr="00F85883" w:rsidRDefault="00910457" w:rsidP="00910457">
            <w:pPr>
              <w:pStyle w:val="TAL"/>
              <w:spacing w:after="60"/>
              <w:ind w:left="237" w:hangingChars="148" w:hanging="237"/>
              <w:rPr>
                <w:rFonts w:eastAsia="宋体"/>
                <w:sz w:val="16"/>
                <w:szCs w:val="16"/>
                <w:lang w:val="en-US" w:eastAsia="zh-CN"/>
              </w:rPr>
            </w:pPr>
            <w:r w:rsidRPr="00F85883">
              <w:rPr>
                <w:rFonts w:eastAsia="宋体"/>
                <w:sz w:val="16"/>
                <w:szCs w:val="16"/>
                <w:lang w:val="en-US" w:eastAsia="zh-CN"/>
              </w:rPr>
              <w:t xml:space="preserve">3.  </w:t>
            </w:r>
            <w:r w:rsidRPr="00AB6990">
              <w:rPr>
                <w:rFonts w:eastAsia="宋体"/>
                <w:sz w:val="16"/>
                <w:szCs w:val="16"/>
                <w:lang w:val="en-US" w:eastAsia="zh-CN"/>
              </w:rPr>
              <w:t>R4-2220793, TP for TR 38.718-03-01: CA_n48-n70-n77, DISH Network, Samsung</w:t>
            </w:r>
          </w:p>
          <w:p w14:paraId="095AAC1F" w14:textId="275F4CD2" w:rsidR="00910457" w:rsidRPr="00F85883" w:rsidRDefault="00910457" w:rsidP="00910457">
            <w:pPr>
              <w:pStyle w:val="TAL"/>
              <w:spacing w:after="60"/>
              <w:ind w:left="237" w:hangingChars="148" w:hanging="237"/>
              <w:rPr>
                <w:rFonts w:eastAsia="宋体"/>
                <w:sz w:val="16"/>
                <w:szCs w:val="16"/>
                <w:lang w:val="en-US" w:eastAsia="zh-CN"/>
              </w:rPr>
            </w:pPr>
            <w:r w:rsidRPr="00F85883">
              <w:rPr>
                <w:rFonts w:eastAsia="宋体"/>
                <w:sz w:val="16"/>
                <w:szCs w:val="16"/>
                <w:lang w:val="en-US" w:eastAsia="zh-CN"/>
              </w:rPr>
              <w:t xml:space="preserve">4.  </w:t>
            </w:r>
            <w:r w:rsidRPr="00AB6990">
              <w:rPr>
                <w:rFonts w:eastAsia="宋体"/>
                <w:sz w:val="16"/>
                <w:szCs w:val="16"/>
                <w:lang w:val="en-US" w:eastAsia="zh-CN"/>
              </w:rPr>
              <w:t>R4-2220794, TP for TR 38.718-03-01: CA_n66-n70-n77, DISH Network, Samsung</w:t>
            </w:r>
          </w:p>
          <w:p w14:paraId="7689E8E4" w14:textId="325EBE9B" w:rsidR="00910457" w:rsidRPr="00F85883" w:rsidRDefault="00910457" w:rsidP="00910457">
            <w:pPr>
              <w:pStyle w:val="TAL"/>
              <w:spacing w:after="60"/>
              <w:ind w:left="237" w:hangingChars="148" w:hanging="237"/>
              <w:rPr>
                <w:rFonts w:eastAsia="宋体"/>
                <w:sz w:val="16"/>
                <w:szCs w:val="16"/>
                <w:lang w:val="en-US" w:eastAsia="zh-CN"/>
              </w:rPr>
            </w:pPr>
            <w:r w:rsidRPr="00F85883">
              <w:rPr>
                <w:rFonts w:eastAsia="宋体"/>
                <w:sz w:val="16"/>
                <w:szCs w:val="16"/>
                <w:lang w:val="en-US" w:eastAsia="zh-CN"/>
              </w:rPr>
              <w:t xml:space="preserve">5.  </w:t>
            </w:r>
            <w:r w:rsidRPr="00AB6990">
              <w:rPr>
                <w:rFonts w:eastAsia="宋体"/>
                <w:sz w:val="16"/>
                <w:szCs w:val="16"/>
                <w:lang w:val="en-US" w:eastAsia="zh-CN"/>
              </w:rPr>
              <w:t>R4-2220795, TP for TR 38.718-03-01: CA_n70-n71-n77, DISH Network, Samsung</w:t>
            </w:r>
          </w:p>
          <w:p w14:paraId="23B873EC" w14:textId="19F6E902" w:rsidR="00910457" w:rsidRPr="00F85883" w:rsidRDefault="00910457" w:rsidP="00910457">
            <w:pPr>
              <w:pStyle w:val="TAL"/>
              <w:spacing w:after="60"/>
              <w:ind w:left="237" w:hangingChars="148" w:hanging="237"/>
              <w:rPr>
                <w:rFonts w:eastAsia="宋体"/>
                <w:sz w:val="16"/>
                <w:szCs w:val="16"/>
                <w:lang w:val="en-US" w:eastAsia="zh-CN"/>
              </w:rPr>
            </w:pPr>
            <w:r w:rsidRPr="00F85883">
              <w:rPr>
                <w:rFonts w:eastAsia="宋体"/>
                <w:sz w:val="16"/>
                <w:szCs w:val="16"/>
                <w:lang w:val="en-US" w:eastAsia="zh-CN"/>
              </w:rPr>
              <w:t xml:space="preserve">6.  </w:t>
            </w:r>
            <w:r w:rsidRPr="00AB6990">
              <w:rPr>
                <w:rFonts w:eastAsia="宋体"/>
                <w:sz w:val="16"/>
                <w:szCs w:val="16"/>
                <w:lang w:val="en-US" w:eastAsia="zh-CN"/>
              </w:rPr>
              <w:t xml:space="preserve">R4-2220796, TP for TR </w:t>
            </w:r>
            <w:hyperlink r:id="rId23" w:tgtFrame="_blank" w:history="1">
              <w:r w:rsidRPr="00AB6990">
                <w:rPr>
                  <w:rFonts w:eastAsia="宋体"/>
                  <w:sz w:val="16"/>
                  <w:szCs w:val="16"/>
                  <w:lang w:val="en-US" w:eastAsia="zh-CN"/>
                </w:rPr>
                <w:t>38.718-03-01</w:t>
              </w:r>
            </w:hyperlink>
            <w:r w:rsidRPr="00AB6990">
              <w:rPr>
                <w:rFonts w:eastAsia="宋体"/>
                <w:sz w:val="16"/>
                <w:szCs w:val="16"/>
                <w:lang w:val="en-US" w:eastAsia="zh-CN"/>
              </w:rPr>
              <w:t>: CA_n1-n3-n38, Ericsson</w:t>
            </w:r>
          </w:p>
          <w:p w14:paraId="7643EE16" w14:textId="069FD429" w:rsidR="00910457" w:rsidRPr="00F8629D" w:rsidRDefault="00910457" w:rsidP="00910457">
            <w:pPr>
              <w:pStyle w:val="TAL"/>
              <w:spacing w:after="60"/>
              <w:ind w:left="237" w:hangingChars="148" w:hanging="237"/>
              <w:rPr>
                <w:rFonts w:eastAsia="宋体"/>
                <w:sz w:val="16"/>
                <w:szCs w:val="16"/>
                <w:lang w:val="en-US" w:eastAsia="zh-CN"/>
              </w:rPr>
            </w:pPr>
            <w:r w:rsidRPr="00F85883">
              <w:rPr>
                <w:rFonts w:eastAsia="宋体"/>
                <w:sz w:val="16"/>
                <w:szCs w:val="16"/>
                <w:lang w:val="en-US" w:eastAsia="zh-CN"/>
              </w:rPr>
              <w:t xml:space="preserve">7.  </w:t>
            </w:r>
            <w:r w:rsidRPr="00AB6990">
              <w:rPr>
                <w:rFonts w:eastAsia="宋体"/>
                <w:sz w:val="16"/>
                <w:szCs w:val="16"/>
                <w:lang w:val="en-US" w:eastAsia="zh-CN"/>
              </w:rPr>
              <w:t xml:space="preserve">R4-2220797, TP for TR </w:t>
            </w:r>
            <w:hyperlink r:id="rId24" w:tgtFrame="_blank" w:history="1">
              <w:r w:rsidRPr="00AB6990">
                <w:rPr>
                  <w:rFonts w:eastAsia="宋体"/>
                  <w:sz w:val="16"/>
                  <w:szCs w:val="16"/>
                  <w:lang w:val="en-US" w:eastAsia="zh-CN"/>
                </w:rPr>
                <w:t>38.718-03-01</w:t>
              </w:r>
            </w:hyperlink>
            <w:r w:rsidRPr="00AB6990">
              <w:rPr>
                <w:rFonts w:eastAsia="宋体"/>
                <w:sz w:val="16"/>
                <w:szCs w:val="16"/>
                <w:lang w:val="en-US" w:eastAsia="zh-CN"/>
              </w:rPr>
              <w:t>: CA_n1-n7-n38, Ericsson</w:t>
            </w:r>
          </w:p>
          <w:p w14:paraId="2711BB87" w14:textId="188706BD" w:rsidR="00910457" w:rsidRPr="00F8629D" w:rsidRDefault="00910457" w:rsidP="00F8629D">
            <w:pPr>
              <w:pStyle w:val="TAL"/>
              <w:spacing w:after="60"/>
              <w:ind w:left="237" w:hangingChars="148" w:hanging="237"/>
              <w:rPr>
                <w:rFonts w:eastAsia="宋体"/>
                <w:sz w:val="16"/>
                <w:szCs w:val="16"/>
                <w:lang w:val="en-US" w:eastAsia="zh-CN"/>
              </w:rPr>
            </w:pPr>
            <w:r w:rsidRPr="00F8629D">
              <w:rPr>
                <w:rFonts w:eastAsia="宋体"/>
                <w:sz w:val="16"/>
                <w:szCs w:val="16"/>
                <w:lang w:val="en-US" w:eastAsia="zh-CN"/>
              </w:rPr>
              <w:t xml:space="preserve">8.  </w:t>
            </w:r>
            <w:r w:rsidRPr="00AB6990">
              <w:rPr>
                <w:rFonts w:eastAsia="宋体"/>
                <w:sz w:val="16"/>
                <w:szCs w:val="16"/>
                <w:lang w:val="en-US" w:eastAsia="zh-CN"/>
              </w:rPr>
              <w:t xml:space="preserve">R4-2220799, TP for TR </w:t>
            </w:r>
            <w:hyperlink r:id="rId25" w:tgtFrame="_blank" w:history="1">
              <w:r w:rsidRPr="00AB6990">
                <w:rPr>
                  <w:rFonts w:eastAsia="宋体"/>
                  <w:sz w:val="16"/>
                  <w:szCs w:val="16"/>
                  <w:lang w:val="en-US" w:eastAsia="zh-CN"/>
                </w:rPr>
                <w:t>38.718-03-01</w:t>
              </w:r>
            </w:hyperlink>
            <w:r w:rsidRPr="00AB6990">
              <w:rPr>
                <w:rFonts w:eastAsia="宋体"/>
                <w:sz w:val="16"/>
                <w:szCs w:val="16"/>
                <w:lang w:val="en-US" w:eastAsia="zh-CN"/>
              </w:rPr>
              <w:t>: CA_n3-n28-n38, Ericsson</w:t>
            </w:r>
          </w:p>
          <w:p w14:paraId="05ECE4D7" w14:textId="09F74748" w:rsidR="00910457" w:rsidRPr="00AB6990" w:rsidRDefault="00910457">
            <w:pPr>
              <w:pStyle w:val="TAL"/>
              <w:spacing w:after="60"/>
              <w:ind w:left="237" w:hangingChars="148" w:hanging="237"/>
              <w:rPr>
                <w:rFonts w:eastAsia="宋体"/>
                <w:sz w:val="16"/>
                <w:szCs w:val="16"/>
                <w:lang w:val="en-US" w:eastAsia="zh-CN"/>
              </w:rPr>
            </w:pPr>
            <w:r w:rsidRPr="00F8629D">
              <w:rPr>
                <w:rFonts w:eastAsia="宋体"/>
                <w:sz w:val="16"/>
                <w:szCs w:val="16"/>
                <w:lang w:val="en-US" w:eastAsia="zh-CN"/>
              </w:rPr>
              <w:t xml:space="preserve">9.  </w:t>
            </w:r>
            <w:r w:rsidRPr="00AB6990">
              <w:rPr>
                <w:rFonts w:eastAsia="宋体"/>
                <w:sz w:val="16"/>
                <w:szCs w:val="16"/>
                <w:lang w:val="en-US" w:eastAsia="zh-CN"/>
              </w:rPr>
              <w:t xml:space="preserve">R4-2220800, TP for TR </w:t>
            </w:r>
            <w:hyperlink r:id="rId26" w:tgtFrame="_blank" w:history="1">
              <w:r w:rsidRPr="00AB6990">
                <w:rPr>
                  <w:rFonts w:eastAsia="宋体"/>
                  <w:sz w:val="16"/>
                  <w:szCs w:val="16"/>
                  <w:lang w:val="en-US" w:eastAsia="zh-CN"/>
                </w:rPr>
                <w:t>38.718-03-01</w:t>
              </w:r>
            </w:hyperlink>
            <w:r w:rsidRPr="00AB6990">
              <w:rPr>
                <w:rFonts w:eastAsia="宋体"/>
                <w:sz w:val="16"/>
                <w:szCs w:val="16"/>
                <w:lang w:val="en-US" w:eastAsia="zh-CN"/>
              </w:rPr>
              <w:t>: CA_n7-n28-n38, Ericsson</w:t>
            </w:r>
          </w:p>
          <w:p w14:paraId="4AC6CC6A" w14:textId="01AC8164" w:rsidR="00910457" w:rsidRPr="00F85883" w:rsidRDefault="00910457">
            <w:pPr>
              <w:pStyle w:val="TAL"/>
              <w:spacing w:after="60"/>
              <w:ind w:left="237" w:hangingChars="148" w:hanging="237"/>
              <w:rPr>
                <w:rFonts w:eastAsia="宋体"/>
                <w:sz w:val="16"/>
                <w:szCs w:val="16"/>
                <w:lang w:val="en-US" w:eastAsia="zh-CN"/>
              </w:rPr>
            </w:pPr>
            <w:r w:rsidRPr="00F8629D">
              <w:rPr>
                <w:rFonts w:eastAsia="宋体"/>
                <w:sz w:val="16"/>
                <w:szCs w:val="16"/>
                <w:lang w:val="en-US" w:eastAsia="zh-CN"/>
              </w:rPr>
              <w:t xml:space="preserve">10.  </w:t>
            </w:r>
            <w:r w:rsidRPr="00AB6990">
              <w:rPr>
                <w:rFonts w:eastAsia="宋体"/>
                <w:sz w:val="16"/>
                <w:szCs w:val="16"/>
                <w:lang w:val="en-US" w:eastAsia="zh-CN"/>
              </w:rPr>
              <w:t>R4-2219204, TP for TR 38.718-03-01_3DL_2UL CA_n39A-n41A-n79, ZTE Corporation</w:t>
            </w:r>
          </w:p>
        </w:tc>
        <w:tc>
          <w:tcPr>
            <w:tcW w:w="708" w:type="dxa"/>
            <w:shd w:val="solid" w:color="FFFFFF" w:fill="auto"/>
          </w:tcPr>
          <w:p w14:paraId="479CD26D" w14:textId="4E008B4D" w:rsidR="00910457" w:rsidRDefault="00910457" w:rsidP="00910457">
            <w:pPr>
              <w:pStyle w:val="TAC"/>
              <w:rPr>
                <w:rFonts w:eastAsia="宋体"/>
                <w:sz w:val="16"/>
                <w:szCs w:val="16"/>
                <w:lang w:val="en-US" w:eastAsia="zh-CN"/>
              </w:rPr>
            </w:pPr>
            <w:r>
              <w:rPr>
                <w:rFonts w:eastAsia="宋体" w:hint="eastAsia"/>
                <w:sz w:val="16"/>
                <w:szCs w:val="16"/>
                <w:lang w:val="en-US" w:eastAsia="zh-CN"/>
              </w:rPr>
              <w:t>0.</w:t>
            </w:r>
            <w:r>
              <w:rPr>
                <w:rFonts w:eastAsia="宋体"/>
                <w:sz w:val="16"/>
                <w:szCs w:val="16"/>
                <w:lang w:val="en-US" w:eastAsia="zh-CN"/>
              </w:rPr>
              <w:t>3.0</w:t>
            </w:r>
          </w:p>
        </w:tc>
      </w:tr>
      <w:tr w:rsidR="0070324F" w14:paraId="7A2D8B44" w14:textId="77777777">
        <w:tc>
          <w:tcPr>
            <w:tcW w:w="800" w:type="dxa"/>
            <w:shd w:val="solid" w:color="FFFFFF" w:fill="auto"/>
          </w:tcPr>
          <w:p w14:paraId="5C374061" w14:textId="1247D111" w:rsidR="0070324F" w:rsidRDefault="0070324F" w:rsidP="00910457">
            <w:pPr>
              <w:pStyle w:val="TAC"/>
              <w:rPr>
                <w:rFonts w:eastAsia="宋体"/>
                <w:sz w:val="16"/>
                <w:szCs w:val="16"/>
                <w:lang w:val="en-US" w:eastAsia="zh-CN"/>
              </w:rPr>
            </w:pPr>
            <w:r>
              <w:rPr>
                <w:rFonts w:eastAsia="宋体" w:hint="eastAsia"/>
                <w:sz w:val="16"/>
                <w:szCs w:val="16"/>
                <w:lang w:val="en-US" w:eastAsia="zh-CN"/>
              </w:rPr>
              <w:t>2</w:t>
            </w:r>
            <w:r>
              <w:rPr>
                <w:rFonts w:eastAsia="宋体"/>
                <w:sz w:val="16"/>
                <w:szCs w:val="16"/>
                <w:lang w:val="en-US" w:eastAsia="zh-CN"/>
              </w:rPr>
              <w:t>023-03</w:t>
            </w:r>
          </w:p>
        </w:tc>
        <w:tc>
          <w:tcPr>
            <w:tcW w:w="901" w:type="dxa"/>
            <w:shd w:val="solid" w:color="FFFFFF" w:fill="auto"/>
          </w:tcPr>
          <w:p w14:paraId="4EADB6B5" w14:textId="03A373CE" w:rsidR="0070324F" w:rsidRDefault="0070324F" w:rsidP="00910457">
            <w:pPr>
              <w:pStyle w:val="TAC"/>
              <w:rPr>
                <w:rFonts w:eastAsia="宋体"/>
                <w:sz w:val="16"/>
                <w:szCs w:val="16"/>
                <w:lang w:val="en-US" w:eastAsia="zh-CN"/>
              </w:rPr>
            </w:pPr>
            <w:r>
              <w:rPr>
                <w:rFonts w:eastAsia="宋体" w:hint="eastAsia"/>
                <w:sz w:val="16"/>
                <w:szCs w:val="16"/>
                <w:lang w:val="en-US" w:eastAsia="zh-CN"/>
              </w:rPr>
              <w:t>R</w:t>
            </w:r>
            <w:r>
              <w:rPr>
                <w:rFonts w:eastAsia="宋体"/>
                <w:sz w:val="16"/>
                <w:szCs w:val="16"/>
                <w:lang w:val="en-US" w:eastAsia="zh-CN"/>
              </w:rPr>
              <w:t>AN4#106</w:t>
            </w:r>
          </w:p>
        </w:tc>
        <w:tc>
          <w:tcPr>
            <w:tcW w:w="1134" w:type="dxa"/>
            <w:shd w:val="solid" w:color="FFFFFF" w:fill="auto"/>
          </w:tcPr>
          <w:p w14:paraId="7947260D" w14:textId="2432822F" w:rsidR="0070324F" w:rsidRDefault="0070324F" w:rsidP="00910457">
            <w:pPr>
              <w:pStyle w:val="TAC"/>
              <w:rPr>
                <w:rFonts w:eastAsia="宋体"/>
                <w:sz w:val="16"/>
                <w:szCs w:val="16"/>
                <w:lang w:val="en-US" w:eastAsia="zh-CN"/>
              </w:rPr>
            </w:pPr>
            <w:r>
              <w:rPr>
                <w:rFonts w:eastAsia="宋体" w:hint="eastAsia"/>
                <w:sz w:val="16"/>
                <w:szCs w:val="16"/>
                <w:lang w:val="en-US" w:eastAsia="zh-CN"/>
              </w:rPr>
              <w:t>R</w:t>
            </w:r>
            <w:r>
              <w:rPr>
                <w:rFonts w:eastAsia="宋体"/>
                <w:sz w:val="16"/>
                <w:szCs w:val="16"/>
                <w:lang w:val="en-US" w:eastAsia="zh-CN"/>
              </w:rPr>
              <w:t>4-2302552</w:t>
            </w:r>
          </w:p>
        </w:tc>
        <w:tc>
          <w:tcPr>
            <w:tcW w:w="567" w:type="dxa"/>
            <w:shd w:val="solid" w:color="FFFFFF" w:fill="auto"/>
          </w:tcPr>
          <w:p w14:paraId="398BBAEE" w14:textId="77777777" w:rsidR="0070324F" w:rsidRDefault="0070324F" w:rsidP="00910457">
            <w:pPr>
              <w:pStyle w:val="TAC"/>
              <w:rPr>
                <w:sz w:val="16"/>
                <w:szCs w:val="16"/>
              </w:rPr>
            </w:pPr>
          </w:p>
        </w:tc>
        <w:tc>
          <w:tcPr>
            <w:tcW w:w="426" w:type="dxa"/>
            <w:shd w:val="solid" w:color="FFFFFF" w:fill="auto"/>
          </w:tcPr>
          <w:p w14:paraId="408F2031" w14:textId="77777777" w:rsidR="0070324F" w:rsidRDefault="0070324F" w:rsidP="00910457">
            <w:pPr>
              <w:pStyle w:val="TAC"/>
              <w:rPr>
                <w:sz w:val="16"/>
                <w:szCs w:val="16"/>
              </w:rPr>
            </w:pPr>
          </w:p>
        </w:tc>
        <w:tc>
          <w:tcPr>
            <w:tcW w:w="425" w:type="dxa"/>
            <w:shd w:val="solid" w:color="FFFFFF" w:fill="auto"/>
          </w:tcPr>
          <w:p w14:paraId="4DD2C893" w14:textId="77777777" w:rsidR="0070324F" w:rsidRDefault="0070324F" w:rsidP="00910457">
            <w:pPr>
              <w:pStyle w:val="TAC"/>
              <w:rPr>
                <w:sz w:val="16"/>
                <w:szCs w:val="16"/>
              </w:rPr>
            </w:pPr>
          </w:p>
        </w:tc>
        <w:tc>
          <w:tcPr>
            <w:tcW w:w="4678" w:type="dxa"/>
            <w:shd w:val="solid" w:color="FFFFFF" w:fill="auto"/>
          </w:tcPr>
          <w:p w14:paraId="55886EF8" w14:textId="161B2A5F" w:rsidR="0070324F" w:rsidRPr="00F85883" w:rsidRDefault="0070324F" w:rsidP="0070324F">
            <w:pPr>
              <w:pStyle w:val="TAL"/>
              <w:spacing w:after="60"/>
              <w:ind w:left="237" w:hangingChars="148" w:hanging="237"/>
              <w:rPr>
                <w:rFonts w:eastAsia="宋体"/>
                <w:sz w:val="16"/>
                <w:szCs w:val="16"/>
                <w:lang w:val="en-US" w:eastAsia="zh-CN"/>
              </w:rPr>
            </w:pPr>
            <w:r w:rsidRPr="00F85883">
              <w:rPr>
                <w:rFonts w:eastAsia="宋体"/>
                <w:sz w:val="16"/>
                <w:szCs w:val="16"/>
                <w:lang w:val="en-US" w:eastAsia="zh-CN"/>
              </w:rPr>
              <w:t xml:space="preserve">1.  </w:t>
            </w:r>
            <w:r w:rsidRPr="00EA3B90">
              <w:rPr>
                <w:rFonts w:eastAsia="宋体"/>
                <w:sz w:val="16"/>
                <w:szCs w:val="16"/>
                <w:lang w:val="en-US" w:eastAsia="zh-CN"/>
              </w:rPr>
              <w:t xml:space="preserve">R4-2301075, TP for TR </w:t>
            </w:r>
            <w:hyperlink r:id="rId27" w:tgtFrame="_blank" w:history="1">
              <w:r w:rsidRPr="00EA3B90">
                <w:rPr>
                  <w:rFonts w:eastAsia="宋体"/>
                  <w:sz w:val="16"/>
                  <w:szCs w:val="16"/>
                  <w:lang w:val="en-US" w:eastAsia="zh-CN"/>
                </w:rPr>
                <w:t>38.718-03-01</w:t>
              </w:r>
            </w:hyperlink>
            <w:r w:rsidRPr="00EA3B90">
              <w:rPr>
                <w:rFonts w:eastAsia="宋体"/>
                <w:sz w:val="16"/>
                <w:szCs w:val="16"/>
                <w:lang w:val="en-US" w:eastAsia="zh-CN"/>
              </w:rPr>
              <w:t>: CA_n1-n3-n40, Ericsson</w:t>
            </w:r>
          </w:p>
          <w:p w14:paraId="6E15F7D5" w14:textId="57515C2F" w:rsidR="0070324F" w:rsidRDefault="0070324F" w:rsidP="0070324F">
            <w:pPr>
              <w:pStyle w:val="TAL"/>
              <w:spacing w:after="60"/>
              <w:ind w:left="237" w:hangingChars="148" w:hanging="237"/>
              <w:rPr>
                <w:rFonts w:eastAsia="宋体"/>
                <w:sz w:val="16"/>
                <w:szCs w:val="16"/>
                <w:lang w:val="en-US" w:eastAsia="zh-CN"/>
              </w:rPr>
            </w:pPr>
            <w:r w:rsidRPr="00F85883">
              <w:rPr>
                <w:rFonts w:eastAsia="宋体"/>
                <w:sz w:val="16"/>
                <w:szCs w:val="16"/>
                <w:lang w:val="en-US" w:eastAsia="zh-CN"/>
              </w:rPr>
              <w:t xml:space="preserve">2.  </w:t>
            </w:r>
            <w:r w:rsidR="000C7A57" w:rsidRPr="00EA3B90">
              <w:rPr>
                <w:rFonts w:eastAsia="宋体"/>
                <w:sz w:val="16"/>
                <w:szCs w:val="16"/>
                <w:lang w:val="en-US" w:eastAsia="zh-CN"/>
              </w:rPr>
              <w:t xml:space="preserve">R4-2301077, TP for TR </w:t>
            </w:r>
            <w:hyperlink r:id="rId28" w:tgtFrame="_blank" w:history="1">
              <w:r w:rsidR="000C7A57" w:rsidRPr="00EA3B90">
                <w:rPr>
                  <w:rFonts w:eastAsia="宋体"/>
                  <w:sz w:val="16"/>
                  <w:szCs w:val="16"/>
                  <w:lang w:val="en-US" w:eastAsia="zh-CN"/>
                </w:rPr>
                <w:t>38.718-03-01</w:t>
              </w:r>
            </w:hyperlink>
            <w:r w:rsidR="000C7A57" w:rsidRPr="00EA3B90">
              <w:rPr>
                <w:rFonts w:eastAsia="宋体"/>
                <w:sz w:val="16"/>
                <w:szCs w:val="16"/>
                <w:lang w:val="en-US" w:eastAsia="zh-CN"/>
              </w:rPr>
              <w:t>: CA_n1-n40-n77, Ericsson</w:t>
            </w:r>
          </w:p>
          <w:p w14:paraId="0B51986C" w14:textId="3B7B7D55" w:rsidR="00DC70BA" w:rsidRDefault="00DC70BA" w:rsidP="0070324F">
            <w:pPr>
              <w:pStyle w:val="TAL"/>
              <w:spacing w:after="60"/>
              <w:ind w:left="237" w:hangingChars="148" w:hanging="237"/>
              <w:rPr>
                <w:rFonts w:eastAsia="宋体"/>
                <w:sz w:val="16"/>
                <w:szCs w:val="16"/>
                <w:lang w:val="en-US" w:eastAsia="zh-CN"/>
              </w:rPr>
            </w:pPr>
            <w:r>
              <w:rPr>
                <w:rFonts w:eastAsia="宋体"/>
                <w:sz w:val="16"/>
                <w:szCs w:val="16"/>
                <w:lang w:val="en-US" w:eastAsia="zh-CN"/>
              </w:rPr>
              <w:t>3</w:t>
            </w:r>
            <w:r w:rsidRPr="00F85883">
              <w:rPr>
                <w:rFonts w:eastAsia="宋体"/>
                <w:sz w:val="16"/>
                <w:szCs w:val="16"/>
                <w:lang w:val="en-US" w:eastAsia="zh-CN"/>
              </w:rPr>
              <w:t xml:space="preserve">.  </w:t>
            </w:r>
            <w:r w:rsidRPr="00EA3B90">
              <w:rPr>
                <w:rFonts w:eastAsia="宋体"/>
                <w:sz w:val="16"/>
                <w:szCs w:val="16"/>
                <w:lang w:val="en-US" w:eastAsia="zh-CN"/>
              </w:rPr>
              <w:t xml:space="preserve">R4-2301078, TP for TR </w:t>
            </w:r>
            <w:hyperlink r:id="rId29" w:tgtFrame="_blank" w:history="1">
              <w:r w:rsidRPr="00EA3B90">
                <w:rPr>
                  <w:rFonts w:eastAsia="宋体"/>
                  <w:sz w:val="16"/>
                  <w:szCs w:val="16"/>
                  <w:lang w:val="en-US" w:eastAsia="zh-CN"/>
                </w:rPr>
                <w:t>38.718-03-01</w:t>
              </w:r>
            </w:hyperlink>
            <w:r w:rsidRPr="00EA3B90">
              <w:rPr>
                <w:rFonts w:eastAsia="宋体"/>
                <w:sz w:val="16"/>
                <w:szCs w:val="16"/>
                <w:lang w:val="en-US" w:eastAsia="zh-CN"/>
              </w:rPr>
              <w:t>: CA_n3-n40-n77, Ericsson</w:t>
            </w:r>
          </w:p>
          <w:p w14:paraId="5757FC85" w14:textId="45AACB25" w:rsidR="000C7A57" w:rsidRDefault="00F87D1B" w:rsidP="0070324F">
            <w:pPr>
              <w:pStyle w:val="TAL"/>
              <w:spacing w:after="60"/>
              <w:ind w:left="237" w:hangingChars="148" w:hanging="237"/>
              <w:rPr>
                <w:rFonts w:eastAsia="宋体"/>
                <w:sz w:val="16"/>
                <w:szCs w:val="16"/>
                <w:lang w:val="en-US" w:eastAsia="zh-CN"/>
              </w:rPr>
            </w:pPr>
            <w:r>
              <w:rPr>
                <w:rFonts w:eastAsia="宋体"/>
                <w:sz w:val="16"/>
                <w:szCs w:val="16"/>
                <w:lang w:val="en-US" w:eastAsia="zh-CN"/>
              </w:rPr>
              <w:t>4</w:t>
            </w:r>
            <w:r w:rsidRPr="00F85883">
              <w:rPr>
                <w:rFonts w:eastAsia="宋体"/>
                <w:sz w:val="16"/>
                <w:szCs w:val="16"/>
                <w:lang w:val="en-US" w:eastAsia="zh-CN"/>
              </w:rPr>
              <w:t xml:space="preserve">.  </w:t>
            </w:r>
            <w:r w:rsidRPr="00EA3B90">
              <w:rPr>
                <w:rFonts w:eastAsia="宋体"/>
                <w:sz w:val="16"/>
                <w:szCs w:val="16"/>
                <w:lang w:val="en-US" w:eastAsia="zh-CN"/>
              </w:rPr>
              <w:t xml:space="preserve">R4-2301079, TP for TR </w:t>
            </w:r>
            <w:hyperlink r:id="rId30" w:tgtFrame="_blank" w:history="1">
              <w:r w:rsidRPr="00EA3B90">
                <w:rPr>
                  <w:rFonts w:eastAsia="宋体"/>
                  <w:sz w:val="16"/>
                  <w:szCs w:val="16"/>
                  <w:lang w:val="en-US" w:eastAsia="zh-CN"/>
                </w:rPr>
                <w:t>38.718-03-01</w:t>
              </w:r>
            </w:hyperlink>
            <w:r w:rsidRPr="00EA3B90">
              <w:rPr>
                <w:rFonts w:eastAsia="宋体"/>
                <w:sz w:val="16"/>
                <w:szCs w:val="16"/>
                <w:lang w:val="en-US" w:eastAsia="zh-CN"/>
              </w:rPr>
              <w:t>: CA_n28-n40-n77, Ericsson</w:t>
            </w:r>
          </w:p>
          <w:p w14:paraId="2D0B1559" w14:textId="47E2ADC8" w:rsidR="00F87D1B" w:rsidRDefault="00E775B9" w:rsidP="0070324F">
            <w:pPr>
              <w:pStyle w:val="TAL"/>
              <w:spacing w:after="60"/>
              <w:ind w:left="237" w:hangingChars="148" w:hanging="237"/>
              <w:rPr>
                <w:rFonts w:eastAsia="宋体"/>
                <w:sz w:val="16"/>
                <w:szCs w:val="16"/>
                <w:lang w:val="en-US" w:eastAsia="zh-CN"/>
              </w:rPr>
            </w:pPr>
            <w:r>
              <w:rPr>
                <w:rFonts w:eastAsia="宋体"/>
                <w:sz w:val="16"/>
                <w:szCs w:val="16"/>
                <w:lang w:val="en-US" w:eastAsia="zh-CN"/>
              </w:rPr>
              <w:t>5</w:t>
            </w:r>
            <w:r w:rsidRPr="00F85883">
              <w:rPr>
                <w:rFonts w:eastAsia="宋体"/>
                <w:sz w:val="16"/>
                <w:szCs w:val="16"/>
                <w:lang w:val="en-US" w:eastAsia="zh-CN"/>
              </w:rPr>
              <w:t xml:space="preserve">.  </w:t>
            </w:r>
            <w:r w:rsidRPr="00EA3B90">
              <w:rPr>
                <w:rFonts w:eastAsia="宋体"/>
                <w:sz w:val="16"/>
                <w:szCs w:val="16"/>
                <w:lang w:val="en-US" w:eastAsia="zh-CN"/>
              </w:rPr>
              <w:t>R4-2302499, TP for TR 38.718-03-01: support of CA_n1-n3-n8 2UL/3DL, CHTTL</w:t>
            </w:r>
          </w:p>
          <w:p w14:paraId="1F26C2C7" w14:textId="2BCE3BA1" w:rsidR="00F87D1B" w:rsidRDefault="00DE3263" w:rsidP="0070324F">
            <w:pPr>
              <w:pStyle w:val="TAL"/>
              <w:spacing w:after="60"/>
              <w:ind w:left="237" w:hangingChars="148" w:hanging="237"/>
              <w:rPr>
                <w:rFonts w:eastAsia="宋体"/>
                <w:sz w:val="16"/>
                <w:szCs w:val="16"/>
                <w:lang w:val="en-US" w:eastAsia="zh-CN"/>
              </w:rPr>
            </w:pPr>
            <w:r>
              <w:rPr>
                <w:rFonts w:eastAsia="宋体"/>
                <w:sz w:val="16"/>
                <w:szCs w:val="16"/>
                <w:lang w:val="en-US" w:eastAsia="zh-CN"/>
              </w:rPr>
              <w:t>6</w:t>
            </w:r>
            <w:r w:rsidRPr="00F85883">
              <w:rPr>
                <w:rFonts w:eastAsia="宋体"/>
                <w:sz w:val="16"/>
                <w:szCs w:val="16"/>
                <w:lang w:val="en-US" w:eastAsia="zh-CN"/>
              </w:rPr>
              <w:t xml:space="preserve">.  </w:t>
            </w:r>
            <w:r w:rsidRPr="00EA3B90">
              <w:rPr>
                <w:rFonts w:eastAsia="宋体"/>
                <w:sz w:val="16"/>
                <w:szCs w:val="16"/>
                <w:lang w:val="en-US" w:eastAsia="zh-CN"/>
              </w:rPr>
              <w:t xml:space="preserve">R4-2303599, TP for TR </w:t>
            </w:r>
            <w:hyperlink r:id="rId31" w:tgtFrame="_blank" w:history="1">
              <w:r w:rsidRPr="00EA3B90">
                <w:rPr>
                  <w:rFonts w:eastAsia="宋体"/>
                  <w:sz w:val="16"/>
                  <w:szCs w:val="16"/>
                  <w:lang w:val="en-US" w:eastAsia="zh-CN"/>
                </w:rPr>
                <w:t>38.718-03-01</w:t>
              </w:r>
            </w:hyperlink>
            <w:r w:rsidRPr="00EA3B90">
              <w:rPr>
                <w:rFonts w:eastAsia="宋体"/>
                <w:sz w:val="16"/>
                <w:szCs w:val="16"/>
                <w:lang w:val="en-US" w:eastAsia="zh-CN"/>
              </w:rPr>
              <w:t>: CA_n3-n7-n67 and DC_n3-n7-n67, Ericsson, BT</w:t>
            </w:r>
          </w:p>
          <w:p w14:paraId="09FBE256" w14:textId="26B78F6A" w:rsidR="00F87D1B" w:rsidRDefault="00A8185D" w:rsidP="0070324F">
            <w:pPr>
              <w:pStyle w:val="TAL"/>
              <w:spacing w:after="60"/>
              <w:ind w:left="237" w:hangingChars="148" w:hanging="237"/>
              <w:rPr>
                <w:rFonts w:eastAsia="宋体"/>
                <w:sz w:val="16"/>
                <w:szCs w:val="16"/>
                <w:lang w:val="en-US" w:eastAsia="zh-CN"/>
              </w:rPr>
            </w:pPr>
            <w:r>
              <w:rPr>
                <w:rFonts w:eastAsia="宋体"/>
                <w:sz w:val="16"/>
                <w:szCs w:val="16"/>
                <w:lang w:val="en-US" w:eastAsia="zh-CN"/>
              </w:rPr>
              <w:t>7</w:t>
            </w:r>
            <w:r w:rsidRPr="00F85883">
              <w:rPr>
                <w:rFonts w:eastAsia="宋体"/>
                <w:sz w:val="16"/>
                <w:szCs w:val="16"/>
                <w:lang w:val="en-US" w:eastAsia="zh-CN"/>
              </w:rPr>
              <w:t xml:space="preserve">.  </w:t>
            </w:r>
            <w:r w:rsidRPr="00EA3B90">
              <w:rPr>
                <w:rFonts w:eastAsia="宋体"/>
                <w:sz w:val="16"/>
                <w:szCs w:val="16"/>
                <w:lang w:val="en-US" w:eastAsia="zh-CN"/>
              </w:rPr>
              <w:t xml:space="preserve">R4-2303600, TP for TR </w:t>
            </w:r>
            <w:hyperlink r:id="rId32" w:tgtFrame="_blank" w:history="1">
              <w:r w:rsidRPr="00EA3B90">
                <w:rPr>
                  <w:rFonts w:eastAsia="宋体"/>
                  <w:sz w:val="16"/>
                  <w:szCs w:val="16"/>
                  <w:lang w:val="en-US" w:eastAsia="zh-CN"/>
                </w:rPr>
                <w:t>38.718-03-01</w:t>
              </w:r>
            </w:hyperlink>
            <w:r w:rsidRPr="00EA3B90">
              <w:rPr>
                <w:rFonts w:eastAsia="宋体"/>
                <w:sz w:val="16"/>
                <w:szCs w:val="16"/>
                <w:lang w:val="en-US" w:eastAsia="zh-CN"/>
              </w:rPr>
              <w:t xml:space="preserve"> to include CA_n3-n67-n78 and DC_n3-n67-n78, Ericsson, BT</w:t>
            </w:r>
          </w:p>
          <w:p w14:paraId="5F71B715" w14:textId="5B5A9F83" w:rsidR="00A8185D" w:rsidRDefault="006F4A4A" w:rsidP="0070324F">
            <w:pPr>
              <w:pStyle w:val="TAL"/>
              <w:spacing w:after="60"/>
              <w:ind w:left="237" w:hangingChars="148" w:hanging="237"/>
              <w:rPr>
                <w:rFonts w:eastAsia="宋体"/>
                <w:sz w:val="16"/>
                <w:szCs w:val="16"/>
                <w:lang w:val="en-US" w:eastAsia="zh-CN"/>
              </w:rPr>
            </w:pPr>
            <w:r>
              <w:rPr>
                <w:rFonts w:eastAsia="宋体"/>
                <w:sz w:val="16"/>
                <w:szCs w:val="16"/>
                <w:lang w:val="en-US" w:eastAsia="zh-CN"/>
              </w:rPr>
              <w:t>8</w:t>
            </w:r>
            <w:r w:rsidRPr="00F85883">
              <w:rPr>
                <w:rFonts w:eastAsia="宋体"/>
                <w:sz w:val="16"/>
                <w:szCs w:val="16"/>
                <w:lang w:val="en-US" w:eastAsia="zh-CN"/>
              </w:rPr>
              <w:t xml:space="preserve">.  </w:t>
            </w:r>
            <w:r w:rsidRPr="00EA3B90">
              <w:rPr>
                <w:rFonts w:eastAsia="宋体"/>
                <w:sz w:val="16"/>
                <w:szCs w:val="16"/>
                <w:lang w:val="en-US" w:eastAsia="zh-CN"/>
              </w:rPr>
              <w:t xml:space="preserve">R4-2303601, TP for TR </w:t>
            </w:r>
            <w:hyperlink r:id="rId33" w:tgtFrame="_blank" w:history="1">
              <w:r w:rsidRPr="00EA3B90">
                <w:rPr>
                  <w:rFonts w:eastAsia="宋体"/>
                  <w:sz w:val="16"/>
                  <w:szCs w:val="16"/>
                  <w:lang w:val="en-US" w:eastAsia="zh-CN"/>
                </w:rPr>
                <w:t>38.718-03-01</w:t>
              </w:r>
            </w:hyperlink>
            <w:r w:rsidRPr="00EA3B90">
              <w:rPr>
                <w:rFonts w:eastAsia="宋体"/>
                <w:sz w:val="16"/>
                <w:szCs w:val="16"/>
                <w:lang w:val="en-US" w:eastAsia="zh-CN"/>
              </w:rPr>
              <w:t>: CA_n3A-n20A-n28A, Ericsson, BT</w:t>
            </w:r>
          </w:p>
          <w:p w14:paraId="2A6581E6" w14:textId="7AD703C5" w:rsidR="0070324F" w:rsidRPr="00F85883" w:rsidRDefault="006F4A4A" w:rsidP="00473507">
            <w:pPr>
              <w:pStyle w:val="TAL"/>
              <w:spacing w:after="60"/>
              <w:ind w:left="237" w:hangingChars="148" w:hanging="237"/>
              <w:rPr>
                <w:rFonts w:eastAsia="宋体"/>
                <w:sz w:val="16"/>
                <w:szCs w:val="16"/>
                <w:lang w:val="en-US" w:eastAsia="zh-CN"/>
              </w:rPr>
            </w:pPr>
            <w:r>
              <w:rPr>
                <w:rFonts w:eastAsia="宋体"/>
                <w:sz w:val="16"/>
                <w:szCs w:val="16"/>
                <w:lang w:val="en-US" w:eastAsia="zh-CN"/>
              </w:rPr>
              <w:t>9</w:t>
            </w:r>
            <w:r w:rsidRPr="00F85883">
              <w:rPr>
                <w:rFonts w:eastAsia="宋体"/>
                <w:sz w:val="16"/>
                <w:szCs w:val="16"/>
                <w:lang w:val="en-US" w:eastAsia="zh-CN"/>
              </w:rPr>
              <w:t xml:space="preserve">.  </w:t>
            </w:r>
            <w:r w:rsidR="00473507" w:rsidRPr="00EA3B90">
              <w:rPr>
                <w:rFonts w:eastAsia="宋体"/>
                <w:sz w:val="16"/>
                <w:szCs w:val="16"/>
                <w:lang w:val="en-US" w:eastAsia="zh-CN"/>
              </w:rPr>
              <w:t>R4-2303603, TP for TR 38.718-03-01 to introduce CA_n3A-n7A-n79A_BCS0, Huawei, HiSilicon</w:t>
            </w:r>
          </w:p>
        </w:tc>
        <w:tc>
          <w:tcPr>
            <w:tcW w:w="708" w:type="dxa"/>
            <w:shd w:val="solid" w:color="FFFFFF" w:fill="auto"/>
          </w:tcPr>
          <w:p w14:paraId="13352DDF" w14:textId="04602B48" w:rsidR="0070324F" w:rsidRDefault="0070324F" w:rsidP="00910457">
            <w:pPr>
              <w:pStyle w:val="TAC"/>
              <w:rPr>
                <w:rFonts w:eastAsia="宋体"/>
                <w:sz w:val="16"/>
                <w:szCs w:val="16"/>
                <w:lang w:val="en-US" w:eastAsia="zh-CN"/>
              </w:rPr>
            </w:pPr>
            <w:r>
              <w:rPr>
                <w:rFonts w:eastAsia="宋体" w:hint="eastAsia"/>
                <w:sz w:val="16"/>
                <w:szCs w:val="16"/>
                <w:lang w:val="en-US" w:eastAsia="zh-CN"/>
              </w:rPr>
              <w:t>0</w:t>
            </w:r>
            <w:r>
              <w:rPr>
                <w:rFonts w:eastAsia="宋体"/>
                <w:sz w:val="16"/>
                <w:szCs w:val="16"/>
                <w:lang w:val="en-US" w:eastAsia="zh-CN"/>
              </w:rPr>
              <w:t>.4.0</w:t>
            </w:r>
          </w:p>
        </w:tc>
      </w:tr>
      <w:tr w:rsidR="001A2903" w14:paraId="4B9F7DF4" w14:textId="77777777">
        <w:tc>
          <w:tcPr>
            <w:tcW w:w="800" w:type="dxa"/>
            <w:shd w:val="solid" w:color="FFFFFF" w:fill="auto"/>
          </w:tcPr>
          <w:p w14:paraId="47EA12A0" w14:textId="1FD26862" w:rsidR="001A2903" w:rsidRDefault="001A2903" w:rsidP="00910457">
            <w:pPr>
              <w:pStyle w:val="TAC"/>
              <w:rPr>
                <w:rFonts w:eastAsia="宋体"/>
                <w:sz w:val="16"/>
                <w:szCs w:val="16"/>
                <w:lang w:val="en-US" w:eastAsia="zh-CN"/>
              </w:rPr>
            </w:pPr>
            <w:r>
              <w:rPr>
                <w:rFonts w:eastAsia="宋体" w:hint="eastAsia"/>
                <w:sz w:val="16"/>
                <w:szCs w:val="16"/>
                <w:lang w:val="en-US" w:eastAsia="zh-CN"/>
              </w:rPr>
              <w:t>2</w:t>
            </w:r>
            <w:r>
              <w:rPr>
                <w:rFonts w:eastAsia="宋体"/>
                <w:sz w:val="16"/>
                <w:szCs w:val="16"/>
                <w:lang w:val="en-US" w:eastAsia="zh-CN"/>
              </w:rPr>
              <w:t>023-04</w:t>
            </w:r>
          </w:p>
        </w:tc>
        <w:tc>
          <w:tcPr>
            <w:tcW w:w="901" w:type="dxa"/>
            <w:shd w:val="solid" w:color="FFFFFF" w:fill="auto"/>
          </w:tcPr>
          <w:p w14:paraId="79D94E00" w14:textId="73416ED7" w:rsidR="001A2903" w:rsidRDefault="001A2903" w:rsidP="00910457">
            <w:pPr>
              <w:pStyle w:val="TAC"/>
              <w:rPr>
                <w:rFonts w:eastAsia="宋体"/>
                <w:sz w:val="16"/>
                <w:szCs w:val="16"/>
                <w:lang w:val="en-US" w:eastAsia="zh-CN"/>
              </w:rPr>
            </w:pPr>
            <w:r>
              <w:rPr>
                <w:rFonts w:eastAsia="宋体" w:hint="eastAsia"/>
                <w:sz w:val="16"/>
                <w:szCs w:val="16"/>
                <w:lang w:val="en-US" w:eastAsia="zh-CN"/>
              </w:rPr>
              <w:t>R</w:t>
            </w:r>
            <w:r>
              <w:rPr>
                <w:rFonts w:eastAsia="宋体"/>
                <w:sz w:val="16"/>
                <w:szCs w:val="16"/>
                <w:lang w:val="en-US" w:eastAsia="zh-CN"/>
              </w:rPr>
              <w:t>AN4#106bis-e</w:t>
            </w:r>
          </w:p>
        </w:tc>
        <w:tc>
          <w:tcPr>
            <w:tcW w:w="1134" w:type="dxa"/>
            <w:shd w:val="solid" w:color="FFFFFF" w:fill="auto"/>
          </w:tcPr>
          <w:p w14:paraId="209259F3" w14:textId="425967CA" w:rsidR="001A2903" w:rsidRDefault="001A2903" w:rsidP="00910457">
            <w:pPr>
              <w:pStyle w:val="TAC"/>
              <w:rPr>
                <w:rFonts w:eastAsia="宋体"/>
                <w:sz w:val="16"/>
                <w:szCs w:val="16"/>
                <w:lang w:val="en-US" w:eastAsia="zh-CN"/>
              </w:rPr>
            </w:pPr>
            <w:r>
              <w:rPr>
                <w:rFonts w:eastAsia="宋体" w:hint="eastAsia"/>
                <w:sz w:val="16"/>
                <w:szCs w:val="16"/>
                <w:lang w:val="en-US" w:eastAsia="zh-CN"/>
              </w:rPr>
              <w:t>R</w:t>
            </w:r>
            <w:r>
              <w:rPr>
                <w:rFonts w:eastAsia="宋体"/>
                <w:sz w:val="16"/>
                <w:szCs w:val="16"/>
                <w:lang w:val="en-US" w:eastAsia="zh-CN"/>
              </w:rPr>
              <w:t>4-2304725</w:t>
            </w:r>
          </w:p>
        </w:tc>
        <w:tc>
          <w:tcPr>
            <w:tcW w:w="567" w:type="dxa"/>
            <w:shd w:val="solid" w:color="FFFFFF" w:fill="auto"/>
          </w:tcPr>
          <w:p w14:paraId="2991942C" w14:textId="77777777" w:rsidR="001A2903" w:rsidRDefault="001A2903" w:rsidP="00910457">
            <w:pPr>
              <w:pStyle w:val="TAC"/>
              <w:rPr>
                <w:sz w:val="16"/>
                <w:szCs w:val="16"/>
              </w:rPr>
            </w:pPr>
          </w:p>
        </w:tc>
        <w:tc>
          <w:tcPr>
            <w:tcW w:w="426" w:type="dxa"/>
            <w:shd w:val="solid" w:color="FFFFFF" w:fill="auto"/>
          </w:tcPr>
          <w:p w14:paraId="50EE2E1B" w14:textId="77777777" w:rsidR="001A2903" w:rsidRDefault="001A2903" w:rsidP="00910457">
            <w:pPr>
              <w:pStyle w:val="TAC"/>
              <w:rPr>
                <w:sz w:val="16"/>
                <w:szCs w:val="16"/>
              </w:rPr>
            </w:pPr>
          </w:p>
        </w:tc>
        <w:tc>
          <w:tcPr>
            <w:tcW w:w="425" w:type="dxa"/>
            <w:shd w:val="solid" w:color="FFFFFF" w:fill="auto"/>
          </w:tcPr>
          <w:p w14:paraId="5C6B9EA5" w14:textId="77777777" w:rsidR="001A2903" w:rsidRDefault="001A2903" w:rsidP="00910457">
            <w:pPr>
              <w:pStyle w:val="TAC"/>
              <w:rPr>
                <w:sz w:val="16"/>
                <w:szCs w:val="16"/>
              </w:rPr>
            </w:pPr>
          </w:p>
        </w:tc>
        <w:tc>
          <w:tcPr>
            <w:tcW w:w="4678" w:type="dxa"/>
            <w:shd w:val="solid" w:color="FFFFFF" w:fill="auto"/>
          </w:tcPr>
          <w:p w14:paraId="5FBC37F7" w14:textId="77777777" w:rsidR="001A2903" w:rsidRDefault="001A2903" w:rsidP="001A2903">
            <w:pPr>
              <w:pStyle w:val="TAL"/>
              <w:spacing w:after="60"/>
              <w:ind w:left="237" w:hangingChars="148" w:hanging="237"/>
              <w:rPr>
                <w:rFonts w:eastAsia="宋体"/>
                <w:sz w:val="16"/>
                <w:szCs w:val="16"/>
                <w:lang w:val="en-US" w:eastAsia="zh-CN"/>
              </w:rPr>
            </w:pPr>
            <w:r>
              <w:rPr>
                <w:rFonts w:eastAsia="宋体"/>
                <w:sz w:val="16"/>
                <w:szCs w:val="16"/>
                <w:lang w:val="en-US" w:eastAsia="zh-CN"/>
              </w:rPr>
              <w:t>1</w:t>
            </w:r>
            <w:r w:rsidRPr="00F85883">
              <w:rPr>
                <w:rFonts w:eastAsia="宋体"/>
                <w:sz w:val="16"/>
                <w:szCs w:val="16"/>
                <w:lang w:val="en-US" w:eastAsia="zh-CN"/>
              </w:rPr>
              <w:t xml:space="preserve">.  </w:t>
            </w:r>
            <w:r w:rsidRPr="003474CF">
              <w:rPr>
                <w:rFonts w:eastAsia="宋体"/>
                <w:sz w:val="16"/>
                <w:szCs w:val="16"/>
                <w:lang w:val="en-US" w:eastAsia="zh-CN"/>
              </w:rPr>
              <w:t xml:space="preserve">R4- 2304524, TP to </w:t>
            </w:r>
            <w:bookmarkStart w:id="717" w:name="OLE_LINK42"/>
            <w:r w:rsidRPr="003474CF">
              <w:rPr>
                <w:rFonts w:eastAsia="宋体"/>
                <w:sz w:val="16"/>
                <w:szCs w:val="16"/>
                <w:lang w:val="en-US" w:eastAsia="zh-CN"/>
              </w:rPr>
              <w:t>TR 38.718-03-0</w:t>
            </w:r>
            <w:bookmarkEnd w:id="717"/>
            <w:r w:rsidRPr="003474CF">
              <w:rPr>
                <w:rFonts w:eastAsia="宋体"/>
                <w:sz w:val="16"/>
                <w:szCs w:val="16"/>
                <w:lang w:val="en-US" w:eastAsia="zh-CN"/>
              </w:rPr>
              <w:t>1 for CA_n1-n28-n46 and DC_n1-n28-n46, Huawei, HiSilicon, BT plc</w:t>
            </w:r>
          </w:p>
          <w:p w14:paraId="3A74A3F1" w14:textId="77777777" w:rsidR="001A2903" w:rsidRPr="003474CF" w:rsidRDefault="001A2903" w:rsidP="001A2903">
            <w:pPr>
              <w:pStyle w:val="TAL"/>
              <w:spacing w:after="60"/>
              <w:ind w:left="237" w:hangingChars="148" w:hanging="237"/>
              <w:rPr>
                <w:rFonts w:eastAsia="宋体"/>
                <w:sz w:val="16"/>
                <w:szCs w:val="16"/>
                <w:lang w:val="en-US" w:eastAsia="zh-CN"/>
              </w:rPr>
            </w:pPr>
            <w:r>
              <w:rPr>
                <w:rFonts w:eastAsia="宋体"/>
                <w:sz w:val="16"/>
                <w:szCs w:val="16"/>
                <w:lang w:val="en-US" w:eastAsia="zh-CN"/>
              </w:rPr>
              <w:t>2</w:t>
            </w:r>
            <w:r w:rsidRPr="00F85883">
              <w:rPr>
                <w:rFonts w:eastAsia="宋体"/>
                <w:sz w:val="16"/>
                <w:szCs w:val="16"/>
                <w:lang w:val="en-US" w:eastAsia="zh-CN"/>
              </w:rPr>
              <w:t xml:space="preserve">.  </w:t>
            </w:r>
            <w:r w:rsidR="006B4219" w:rsidRPr="003474CF">
              <w:rPr>
                <w:rFonts w:eastAsia="宋体"/>
                <w:sz w:val="16"/>
                <w:szCs w:val="16"/>
                <w:lang w:val="en-US" w:eastAsia="zh-CN"/>
              </w:rPr>
              <w:t xml:space="preserve">R4-2304756, TP for TR 38.718-03-01: to include band combination </w:t>
            </w:r>
            <w:bookmarkStart w:id="718" w:name="_Hlk131582314"/>
            <w:r w:rsidR="006B4219" w:rsidRPr="003474CF">
              <w:rPr>
                <w:rFonts w:eastAsia="宋体"/>
                <w:sz w:val="16"/>
                <w:szCs w:val="16"/>
                <w:lang w:val="en-US" w:eastAsia="zh-CN"/>
              </w:rPr>
              <w:t>CA_n25A-n41A</w:t>
            </w:r>
            <w:bookmarkEnd w:id="718"/>
            <w:r w:rsidR="006B4219" w:rsidRPr="003474CF">
              <w:rPr>
                <w:rFonts w:eastAsia="宋体"/>
                <w:sz w:val="16"/>
                <w:szCs w:val="16"/>
                <w:lang w:val="en-US" w:eastAsia="zh-CN"/>
              </w:rPr>
              <w:t>-n85A, Ericsson, T-Mobile US</w:t>
            </w:r>
          </w:p>
          <w:p w14:paraId="04FFD5C8" w14:textId="43A68CC7" w:rsidR="00C15C15" w:rsidRPr="003474CF" w:rsidRDefault="00C15C15" w:rsidP="001A2903">
            <w:pPr>
              <w:pStyle w:val="TAL"/>
              <w:spacing w:after="60"/>
              <w:ind w:left="237" w:hangingChars="148" w:hanging="237"/>
              <w:rPr>
                <w:rFonts w:eastAsia="宋体"/>
                <w:sz w:val="16"/>
                <w:szCs w:val="16"/>
                <w:lang w:val="en-US" w:eastAsia="zh-CN"/>
              </w:rPr>
            </w:pPr>
            <w:r>
              <w:rPr>
                <w:rFonts w:eastAsia="宋体"/>
                <w:sz w:val="16"/>
                <w:szCs w:val="16"/>
                <w:lang w:val="en-US" w:eastAsia="zh-CN"/>
              </w:rPr>
              <w:t>3</w:t>
            </w:r>
            <w:r w:rsidRPr="00F85883">
              <w:rPr>
                <w:rFonts w:eastAsia="宋体"/>
                <w:sz w:val="16"/>
                <w:szCs w:val="16"/>
                <w:lang w:val="en-US" w:eastAsia="zh-CN"/>
              </w:rPr>
              <w:t xml:space="preserve">.  </w:t>
            </w:r>
            <w:r w:rsidRPr="003474CF">
              <w:rPr>
                <w:rFonts w:eastAsia="宋体"/>
                <w:sz w:val="16"/>
                <w:szCs w:val="16"/>
                <w:lang w:val="en-US" w:eastAsia="zh-CN"/>
              </w:rPr>
              <w:t>R4-2305141, TP for TR38.718-03-01_3DL_2UL CA_n28A-n39A-n40A, ZTE Corporation</w:t>
            </w:r>
          </w:p>
          <w:p w14:paraId="529640A9" w14:textId="087DBB97" w:rsidR="00C15C15" w:rsidRPr="003474CF" w:rsidRDefault="00C15C15" w:rsidP="001A2903">
            <w:pPr>
              <w:pStyle w:val="TAL"/>
              <w:spacing w:after="60"/>
              <w:ind w:left="237" w:hangingChars="148" w:hanging="237"/>
              <w:rPr>
                <w:rFonts w:eastAsia="宋体"/>
                <w:sz w:val="16"/>
                <w:szCs w:val="16"/>
                <w:lang w:val="en-US" w:eastAsia="zh-CN"/>
              </w:rPr>
            </w:pPr>
            <w:r>
              <w:rPr>
                <w:rFonts w:eastAsia="宋体"/>
                <w:sz w:val="16"/>
                <w:szCs w:val="16"/>
                <w:lang w:val="en-US" w:eastAsia="zh-CN"/>
              </w:rPr>
              <w:t>4</w:t>
            </w:r>
            <w:r w:rsidRPr="00F85883">
              <w:rPr>
                <w:rFonts w:eastAsia="宋体"/>
                <w:sz w:val="16"/>
                <w:szCs w:val="16"/>
                <w:lang w:val="en-US" w:eastAsia="zh-CN"/>
              </w:rPr>
              <w:t xml:space="preserve">.  </w:t>
            </w:r>
            <w:r w:rsidRPr="003474CF">
              <w:rPr>
                <w:rFonts w:eastAsia="宋体"/>
                <w:sz w:val="16"/>
                <w:szCs w:val="16"/>
                <w:lang w:val="en-US" w:eastAsia="zh-CN"/>
              </w:rPr>
              <w:t>R4-2305369, Updated TP for TR 38.718-03-01 to introduce CA_n3B-n7A-n79A and CA_n3(2A)-n7A-n79A, Huawei, HiSilicon</w:t>
            </w:r>
          </w:p>
          <w:p w14:paraId="2B210F19" w14:textId="498F08A7" w:rsidR="00C15C15" w:rsidRPr="003474CF" w:rsidRDefault="00C15C15" w:rsidP="001A2903">
            <w:pPr>
              <w:pStyle w:val="TAL"/>
              <w:spacing w:after="60"/>
              <w:ind w:left="237" w:hangingChars="148" w:hanging="237"/>
              <w:rPr>
                <w:rFonts w:eastAsia="宋体"/>
                <w:sz w:val="16"/>
                <w:szCs w:val="16"/>
                <w:lang w:val="en-US" w:eastAsia="zh-CN"/>
              </w:rPr>
            </w:pPr>
            <w:r>
              <w:rPr>
                <w:rFonts w:eastAsia="宋体"/>
                <w:sz w:val="16"/>
                <w:szCs w:val="16"/>
                <w:lang w:val="en-US" w:eastAsia="zh-CN"/>
              </w:rPr>
              <w:t>5</w:t>
            </w:r>
            <w:r w:rsidRPr="00F85883">
              <w:rPr>
                <w:rFonts w:eastAsia="宋体"/>
                <w:sz w:val="16"/>
                <w:szCs w:val="16"/>
                <w:lang w:val="en-US" w:eastAsia="zh-CN"/>
              </w:rPr>
              <w:t xml:space="preserve">.  </w:t>
            </w:r>
            <w:r w:rsidRPr="003474CF">
              <w:rPr>
                <w:rFonts w:eastAsia="宋体"/>
                <w:sz w:val="16"/>
                <w:szCs w:val="16"/>
                <w:lang w:val="en-US" w:eastAsia="zh-CN"/>
              </w:rPr>
              <w:t>R4- 2306521, TP to TR 38.718-03-01 for CA_n1-n46-n78 and DC_n1-n46-n78, Huawei, HiSilicon, BT plc</w:t>
            </w:r>
          </w:p>
          <w:p w14:paraId="17F9C708" w14:textId="5CDF990C" w:rsidR="00C15C15" w:rsidRPr="003474CF" w:rsidRDefault="00C15C15" w:rsidP="001A2903">
            <w:pPr>
              <w:pStyle w:val="TAL"/>
              <w:spacing w:after="60"/>
              <w:ind w:left="237" w:hangingChars="148" w:hanging="237"/>
              <w:rPr>
                <w:rFonts w:eastAsia="宋体"/>
                <w:sz w:val="16"/>
                <w:szCs w:val="16"/>
                <w:lang w:val="en-US" w:eastAsia="zh-CN"/>
              </w:rPr>
            </w:pPr>
            <w:r>
              <w:rPr>
                <w:rFonts w:eastAsia="宋体"/>
                <w:sz w:val="16"/>
                <w:szCs w:val="16"/>
                <w:lang w:val="en-US" w:eastAsia="zh-CN"/>
              </w:rPr>
              <w:t>6</w:t>
            </w:r>
            <w:r w:rsidRPr="00F85883">
              <w:rPr>
                <w:rFonts w:eastAsia="宋体"/>
                <w:sz w:val="16"/>
                <w:szCs w:val="16"/>
                <w:lang w:val="en-US" w:eastAsia="zh-CN"/>
              </w:rPr>
              <w:t xml:space="preserve">.  </w:t>
            </w:r>
            <w:r w:rsidRPr="003474CF">
              <w:rPr>
                <w:rFonts w:eastAsia="宋体"/>
                <w:sz w:val="16"/>
                <w:szCs w:val="16"/>
                <w:lang w:val="en-US" w:eastAsia="zh-CN"/>
              </w:rPr>
              <w:t>R4-2306522, TP for TR 38.718-03-01: to include band combination CA_n25A-n66A-n85A, Ericsson, T-Mobile US</w:t>
            </w:r>
          </w:p>
          <w:p w14:paraId="308C6FDA" w14:textId="7C98566C" w:rsidR="00C15C15" w:rsidRPr="003474CF" w:rsidRDefault="00C15C15" w:rsidP="001A2903">
            <w:pPr>
              <w:pStyle w:val="TAL"/>
              <w:spacing w:after="60"/>
              <w:ind w:left="237" w:hangingChars="148" w:hanging="237"/>
              <w:rPr>
                <w:rFonts w:eastAsia="宋体"/>
                <w:sz w:val="16"/>
                <w:szCs w:val="16"/>
                <w:lang w:val="en-US" w:eastAsia="zh-CN"/>
              </w:rPr>
            </w:pPr>
            <w:r>
              <w:rPr>
                <w:rFonts w:eastAsia="宋体"/>
                <w:sz w:val="16"/>
                <w:szCs w:val="16"/>
                <w:lang w:val="en-US" w:eastAsia="zh-CN"/>
              </w:rPr>
              <w:t>7</w:t>
            </w:r>
            <w:r w:rsidRPr="00F85883">
              <w:rPr>
                <w:rFonts w:eastAsia="宋体"/>
                <w:sz w:val="16"/>
                <w:szCs w:val="16"/>
                <w:lang w:val="en-US" w:eastAsia="zh-CN"/>
              </w:rPr>
              <w:t xml:space="preserve">.  </w:t>
            </w:r>
            <w:r w:rsidRPr="003474CF">
              <w:rPr>
                <w:rFonts w:eastAsia="宋体"/>
                <w:sz w:val="16"/>
                <w:szCs w:val="16"/>
                <w:lang w:val="en-US" w:eastAsia="zh-CN"/>
              </w:rPr>
              <w:t>R4-2306523, TP for TR 38.718-03-01: to include band combination CA_n41A-n77A-n85A, Ericsson, T-Mobile US</w:t>
            </w:r>
          </w:p>
          <w:p w14:paraId="142C78B4" w14:textId="2A43C257" w:rsidR="00C15C15" w:rsidRPr="003474CF" w:rsidRDefault="00C15C15" w:rsidP="001A2903">
            <w:pPr>
              <w:pStyle w:val="TAL"/>
              <w:spacing w:after="60"/>
              <w:ind w:left="237" w:hangingChars="148" w:hanging="237"/>
              <w:rPr>
                <w:rFonts w:eastAsia="宋体"/>
                <w:sz w:val="16"/>
                <w:szCs w:val="16"/>
                <w:lang w:val="en-US" w:eastAsia="zh-CN"/>
              </w:rPr>
            </w:pPr>
            <w:r>
              <w:rPr>
                <w:rFonts w:eastAsia="宋体"/>
                <w:sz w:val="16"/>
                <w:szCs w:val="16"/>
                <w:lang w:val="en-US" w:eastAsia="zh-CN"/>
              </w:rPr>
              <w:t>8</w:t>
            </w:r>
            <w:r w:rsidRPr="00F85883">
              <w:rPr>
                <w:rFonts w:eastAsia="宋体"/>
                <w:sz w:val="16"/>
                <w:szCs w:val="16"/>
                <w:lang w:val="en-US" w:eastAsia="zh-CN"/>
              </w:rPr>
              <w:t xml:space="preserve">.  </w:t>
            </w:r>
            <w:r w:rsidRPr="003474CF">
              <w:rPr>
                <w:rFonts w:eastAsia="宋体"/>
                <w:sz w:val="16"/>
                <w:szCs w:val="16"/>
                <w:lang w:val="en-US" w:eastAsia="zh-CN"/>
              </w:rPr>
              <w:t>R4-2306524, TP for TR 38.718-03-01: to include band combination CA_n66A-n77A-n85A, Ericsson, T-Mobile US</w:t>
            </w:r>
          </w:p>
          <w:p w14:paraId="17CB6268" w14:textId="06D26A6B" w:rsidR="00C15C15" w:rsidRPr="003474CF" w:rsidRDefault="00C15C15" w:rsidP="001A2903">
            <w:pPr>
              <w:pStyle w:val="TAL"/>
              <w:spacing w:after="60"/>
              <w:ind w:left="237" w:hangingChars="148" w:hanging="237"/>
              <w:rPr>
                <w:rFonts w:eastAsia="宋体"/>
                <w:sz w:val="16"/>
                <w:szCs w:val="16"/>
                <w:lang w:val="en-US" w:eastAsia="zh-CN"/>
              </w:rPr>
            </w:pPr>
            <w:r>
              <w:rPr>
                <w:rFonts w:eastAsia="宋体"/>
                <w:sz w:val="16"/>
                <w:szCs w:val="16"/>
                <w:lang w:val="en-US" w:eastAsia="zh-CN"/>
              </w:rPr>
              <w:t>9</w:t>
            </w:r>
            <w:r w:rsidRPr="00F85883">
              <w:rPr>
                <w:rFonts w:eastAsia="宋体"/>
                <w:sz w:val="16"/>
                <w:szCs w:val="16"/>
                <w:lang w:val="en-US" w:eastAsia="zh-CN"/>
              </w:rPr>
              <w:t xml:space="preserve">.  </w:t>
            </w:r>
            <w:r w:rsidRPr="003474CF">
              <w:rPr>
                <w:rFonts w:eastAsia="宋体"/>
                <w:sz w:val="16"/>
                <w:szCs w:val="16"/>
                <w:lang w:val="en-US" w:eastAsia="zh-CN"/>
              </w:rPr>
              <w:t xml:space="preserve">R4-2306525, TP for TR </w:t>
            </w:r>
            <w:hyperlink r:id="rId34" w:tgtFrame="_blank" w:history="1">
              <w:r w:rsidRPr="003474CF">
                <w:rPr>
                  <w:rFonts w:eastAsia="宋体"/>
                  <w:sz w:val="16"/>
                  <w:szCs w:val="16"/>
                  <w:lang w:val="en-US" w:eastAsia="zh-CN"/>
                </w:rPr>
                <w:t>38.718-03-01</w:t>
              </w:r>
            </w:hyperlink>
            <w:r w:rsidRPr="003474CF">
              <w:rPr>
                <w:rFonts w:eastAsia="宋体"/>
                <w:sz w:val="16"/>
                <w:szCs w:val="16"/>
                <w:lang w:val="en-US" w:eastAsia="zh-CN"/>
              </w:rPr>
              <w:t>: CA_n1-n7-n67 and DC_n1-n7-n67, Ericsson, BT plc</w:t>
            </w:r>
          </w:p>
          <w:p w14:paraId="6EF272F5" w14:textId="18DDD13E" w:rsidR="00C15C15" w:rsidRPr="003474CF" w:rsidRDefault="00C15C15" w:rsidP="001A2903">
            <w:pPr>
              <w:pStyle w:val="TAL"/>
              <w:spacing w:after="60"/>
              <w:ind w:left="237" w:hangingChars="148" w:hanging="237"/>
              <w:rPr>
                <w:rFonts w:eastAsia="宋体"/>
                <w:sz w:val="16"/>
                <w:szCs w:val="16"/>
                <w:lang w:val="en-US" w:eastAsia="zh-CN"/>
              </w:rPr>
            </w:pPr>
            <w:r>
              <w:rPr>
                <w:rFonts w:eastAsia="宋体"/>
                <w:sz w:val="16"/>
                <w:szCs w:val="16"/>
                <w:lang w:val="en-US" w:eastAsia="zh-CN"/>
              </w:rPr>
              <w:t>10</w:t>
            </w:r>
            <w:r w:rsidRPr="00F85883">
              <w:rPr>
                <w:rFonts w:eastAsia="宋体"/>
                <w:sz w:val="16"/>
                <w:szCs w:val="16"/>
                <w:lang w:val="en-US" w:eastAsia="zh-CN"/>
              </w:rPr>
              <w:t xml:space="preserve">.  </w:t>
            </w:r>
            <w:r w:rsidRPr="003474CF">
              <w:rPr>
                <w:rFonts w:eastAsia="宋体"/>
                <w:sz w:val="16"/>
                <w:szCs w:val="16"/>
                <w:lang w:val="en-US" w:eastAsia="zh-CN"/>
              </w:rPr>
              <w:t xml:space="preserve">R4-2306526, TP for TR </w:t>
            </w:r>
            <w:hyperlink r:id="rId35" w:tgtFrame="_blank" w:history="1">
              <w:r w:rsidRPr="003474CF">
                <w:rPr>
                  <w:rFonts w:eastAsia="宋体"/>
                  <w:sz w:val="16"/>
                  <w:szCs w:val="16"/>
                  <w:lang w:val="en-US" w:eastAsia="zh-CN"/>
                </w:rPr>
                <w:t>38.718-03-01</w:t>
              </w:r>
            </w:hyperlink>
            <w:r w:rsidRPr="003474CF">
              <w:rPr>
                <w:rFonts w:eastAsia="宋体"/>
                <w:sz w:val="16"/>
                <w:szCs w:val="16"/>
                <w:lang w:val="en-US" w:eastAsia="zh-CN"/>
              </w:rPr>
              <w:t>: CA_n1-n67-n78 and DC_n1-n67-n78, Ericsson, BT plc</w:t>
            </w:r>
          </w:p>
          <w:p w14:paraId="775BF1C8" w14:textId="4A808563" w:rsidR="00C15C15" w:rsidRPr="003474CF" w:rsidRDefault="00C15C15" w:rsidP="001A2903">
            <w:pPr>
              <w:pStyle w:val="TAL"/>
              <w:spacing w:after="60"/>
              <w:ind w:left="237" w:hangingChars="148" w:hanging="237"/>
              <w:rPr>
                <w:rFonts w:eastAsia="宋体"/>
                <w:sz w:val="16"/>
                <w:szCs w:val="16"/>
                <w:lang w:val="en-US" w:eastAsia="zh-CN"/>
              </w:rPr>
            </w:pPr>
            <w:r>
              <w:rPr>
                <w:rFonts w:eastAsia="宋体"/>
                <w:sz w:val="16"/>
                <w:szCs w:val="16"/>
                <w:lang w:val="en-US" w:eastAsia="zh-CN"/>
              </w:rPr>
              <w:t>11</w:t>
            </w:r>
            <w:r w:rsidRPr="00F85883">
              <w:rPr>
                <w:rFonts w:eastAsia="宋体"/>
                <w:sz w:val="16"/>
                <w:szCs w:val="16"/>
                <w:lang w:val="en-US" w:eastAsia="zh-CN"/>
              </w:rPr>
              <w:t xml:space="preserve">.  </w:t>
            </w:r>
            <w:r w:rsidRPr="003474CF">
              <w:rPr>
                <w:rFonts w:eastAsia="宋体"/>
                <w:sz w:val="16"/>
                <w:szCs w:val="16"/>
                <w:lang w:val="en-US" w:eastAsia="zh-CN"/>
              </w:rPr>
              <w:t>R4-2306528, TP for TR38.718-03-01_3DL_2UL CA_n3A-n8A-n79A, ZTE Corporation</w:t>
            </w:r>
          </w:p>
          <w:p w14:paraId="6027A4A4" w14:textId="528D58F8" w:rsidR="00C15C15" w:rsidRPr="003474CF" w:rsidRDefault="00C15C15" w:rsidP="001A2903">
            <w:pPr>
              <w:pStyle w:val="TAL"/>
              <w:spacing w:after="60"/>
              <w:ind w:left="237" w:hangingChars="148" w:hanging="237"/>
              <w:rPr>
                <w:rFonts w:eastAsia="宋体"/>
                <w:sz w:val="16"/>
                <w:szCs w:val="16"/>
                <w:lang w:val="en-US" w:eastAsia="zh-CN"/>
              </w:rPr>
            </w:pPr>
            <w:r>
              <w:rPr>
                <w:rFonts w:eastAsia="宋体"/>
                <w:sz w:val="16"/>
                <w:szCs w:val="16"/>
                <w:lang w:val="en-US" w:eastAsia="zh-CN"/>
              </w:rPr>
              <w:t>12</w:t>
            </w:r>
            <w:r w:rsidRPr="00F85883">
              <w:rPr>
                <w:rFonts w:eastAsia="宋体"/>
                <w:sz w:val="16"/>
                <w:szCs w:val="16"/>
                <w:lang w:val="en-US" w:eastAsia="zh-CN"/>
              </w:rPr>
              <w:t xml:space="preserve">.  </w:t>
            </w:r>
            <w:r w:rsidRPr="003474CF">
              <w:rPr>
                <w:rFonts w:eastAsia="宋体"/>
                <w:sz w:val="16"/>
                <w:szCs w:val="16"/>
                <w:lang w:val="en-US" w:eastAsia="zh-CN"/>
              </w:rPr>
              <w:t>R4-2306529, TP for TR 38.718-03-01: support of CA_n3-n7-n8 2UL/3DL, CHTTL</w:t>
            </w:r>
          </w:p>
          <w:p w14:paraId="27B1FBCE" w14:textId="34416210" w:rsidR="00C15C15" w:rsidRPr="001A2903" w:rsidRDefault="000E74FB" w:rsidP="00907DF7">
            <w:pPr>
              <w:pStyle w:val="TAL"/>
              <w:spacing w:after="60"/>
              <w:ind w:left="237" w:hangingChars="148" w:hanging="237"/>
              <w:rPr>
                <w:rFonts w:eastAsia="宋体"/>
                <w:sz w:val="16"/>
                <w:szCs w:val="16"/>
                <w:lang w:val="en-US" w:eastAsia="zh-CN"/>
              </w:rPr>
            </w:pPr>
            <w:r>
              <w:rPr>
                <w:rFonts w:eastAsia="宋体"/>
                <w:sz w:val="16"/>
                <w:szCs w:val="16"/>
                <w:lang w:val="en-US" w:eastAsia="zh-CN"/>
              </w:rPr>
              <w:t>13</w:t>
            </w:r>
            <w:r w:rsidRPr="00F85883">
              <w:rPr>
                <w:rFonts w:eastAsia="宋体"/>
                <w:sz w:val="16"/>
                <w:szCs w:val="16"/>
                <w:lang w:val="en-US" w:eastAsia="zh-CN"/>
              </w:rPr>
              <w:t xml:space="preserve">.  </w:t>
            </w:r>
            <w:r w:rsidRPr="00A01FD1">
              <w:rPr>
                <w:rFonts w:eastAsia="宋体"/>
                <w:sz w:val="16"/>
                <w:szCs w:val="16"/>
                <w:lang w:val="en-US" w:eastAsia="zh-CN"/>
              </w:rPr>
              <w:t>R4-2304758, TP for TR 38.718-03-01</w:t>
            </w:r>
            <w:r w:rsidRPr="00A01FD1">
              <w:rPr>
                <w:rFonts w:eastAsia="宋体" w:hint="eastAsia"/>
                <w:sz w:val="16"/>
                <w:szCs w:val="16"/>
                <w:lang w:val="en-US" w:eastAsia="zh-CN"/>
              </w:rPr>
              <w:t>:</w:t>
            </w:r>
            <w:r w:rsidRPr="00A01FD1">
              <w:rPr>
                <w:rFonts w:eastAsia="宋体"/>
                <w:sz w:val="16"/>
                <w:szCs w:val="16"/>
                <w:lang w:val="en-US" w:eastAsia="zh-CN"/>
              </w:rPr>
              <w:t xml:space="preserve"> to include band combination CA_n25A-n77A-n85A, Ericsson, T-Mobile US</w:t>
            </w:r>
          </w:p>
        </w:tc>
        <w:tc>
          <w:tcPr>
            <w:tcW w:w="708" w:type="dxa"/>
            <w:shd w:val="solid" w:color="FFFFFF" w:fill="auto"/>
          </w:tcPr>
          <w:p w14:paraId="7215DBD5" w14:textId="26E6DE40" w:rsidR="001A2903" w:rsidRDefault="00907DF7" w:rsidP="00910457">
            <w:pPr>
              <w:pStyle w:val="TAC"/>
              <w:rPr>
                <w:rFonts w:eastAsia="宋体"/>
                <w:sz w:val="16"/>
                <w:szCs w:val="16"/>
                <w:lang w:val="en-US" w:eastAsia="zh-CN"/>
              </w:rPr>
            </w:pPr>
            <w:r>
              <w:rPr>
                <w:rFonts w:eastAsia="宋体" w:hint="eastAsia"/>
                <w:sz w:val="16"/>
                <w:szCs w:val="16"/>
                <w:lang w:val="en-US" w:eastAsia="zh-CN"/>
              </w:rPr>
              <w:t>0</w:t>
            </w:r>
            <w:r>
              <w:rPr>
                <w:rFonts w:eastAsia="宋体"/>
                <w:sz w:val="16"/>
                <w:szCs w:val="16"/>
                <w:lang w:val="en-US" w:eastAsia="zh-CN"/>
              </w:rPr>
              <w:t>.5.0</w:t>
            </w:r>
          </w:p>
        </w:tc>
      </w:tr>
      <w:tr w:rsidR="005A4037" w14:paraId="23BF915E" w14:textId="77777777">
        <w:tc>
          <w:tcPr>
            <w:tcW w:w="800" w:type="dxa"/>
            <w:shd w:val="solid" w:color="FFFFFF" w:fill="auto"/>
          </w:tcPr>
          <w:p w14:paraId="6B2E013F" w14:textId="1F7855EF" w:rsidR="005A4037" w:rsidRDefault="005A4037" w:rsidP="005A4037">
            <w:pPr>
              <w:pStyle w:val="TAC"/>
              <w:rPr>
                <w:rFonts w:eastAsia="宋体"/>
                <w:sz w:val="16"/>
                <w:szCs w:val="16"/>
                <w:lang w:val="en-US" w:eastAsia="zh-CN"/>
              </w:rPr>
            </w:pPr>
            <w:r>
              <w:rPr>
                <w:rFonts w:eastAsia="宋体" w:hint="eastAsia"/>
                <w:sz w:val="16"/>
                <w:szCs w:val="16"/>
                <w:lang w:val="en-US" w:eastAsia="zh-CN"/>
              </w:rPr>
              <w:t>2</w:t>
            </w:r>
            <w:r>
              <w:rPr>
                <w:rFonts w:eastAsia="宋体"/>
                <w:sz w:val="16"/>
                <w:szCs w:val="16"/>
                <w:lang w:val="en-US" w:eastAsia="zh-CN"/>
              </w:rPr>
              <w:t>023-05</w:t>
            </w:r>
          </w:p>
        </w:tc>
        <w:tc>
          <w:tcPr>
            <w:tcW w:w="901" w:type="dxa"/>
            <w:shd w:val="solid" w:color="FFFFFF" w:fill="auto"/>
          </w:tcPr>
          <w:p w14:paraId="5EF2C060" w14:textId="5AD99452" w:rsidR="005A4037" w:rsidRDefault="005A4037" w:rsidP="005A4037">
            <w:pPr>
              <w:pStyle w:val="TAC"/>
              <w:rPr>
                <w:rFonts w:eastAsia="宋体"/>
                <w:sz w:val="16"/>
                <w:szCs w:val="16"/>
                <w:lang w:val="en-US" w:eastAsia="zh-CN"/>
              </w:rPr>
            </w:pPr>
            <w:r>
              <w:rPr>
                <w:rFonts w:eastAsia="宋体" w:hint="eastAsia"/>
                <w:sz w:val="16"/>
                <w:szCs w:val="16"/>
                <w:lang w:val="en-US" w:eastAsia="zh-CN"/>
              </w:rPr>
              <w:t>R</w:t>
            </w:r>
            <w:r>
              <w:rPr>
                <w:rFonts w:eastAsia="宋体"/>
                <w:sz w:val="16"/>
                <w:szCs w:val="16"/>
                <w:lang w:val="en-US" w:eastAsia="zh-CN"/>
              </w:rPr>
              <w:t>AN4#107</w:t>
            </w:r>
          </w:p>
        </w:tc>
        <w:tc>
          <w:tcPr>
            <w:tcW w:w="1134" w:type="dxa"/>
            <w:shd w:val="solid" w:color="FFFFFF" w:fill="auto"/>
          </w:tcPr>
          <w:p w14:paraId="21CB11B2" w14:textId="72FA48E7" w:rsidR="005A4037" w:rsidRDefault="005A4037" w:rsidP="006A0293">
            <w:pPr>
              <w:pStyle w:val="TAC"/>
              <w:rPr>
                <w:rFonts w:eastAsia="宋体"/>
                <w:sz w:val="16"/>
                <w:szCs w:val="16"/>
                <w:lang w:val="en-US" w:eastAsia="zh-CN"/>
              </w:rPr>
            </w:pPr>
            <w:r>
              <w:rPr>
                <w:rFonts w:eastAsia="宋体" w:hint="eastAsia"/>
                <w:sz w:val="16"/>
                <w:szCs w:val="16"/>
                <w:lang w:val="en-US" w:eastAsia="zh-CN"/>
              </w:rPr>
              <w:t>R</w:t>
            </w:r>
            <w:r>
              <w:rPr>
                <w:rFonts w:eastAsia="宋体"/>
                <w:sz w:val="16"/>
                <w:szCs w:val="16"/>
                <w:lang w:val="en-US" w:eastAsia="zh-CN"/>
              </w:rPr>
              <w:t>4-230797</w:t>
            </w:r>
            <w:r w:rsidR="006A0293">
              <w:rPr>
                <w:rFonts w:eastAsia="宋体"/>
                <w:sz w:val="16"/>
                <w:szCs w:val="16"/>
                <w:lang w:val="en-US" w:eastAsia="zh-CN"/>
              </w:rPr>
              <w:t>7</w:t>
            </w:r>
          </w:p>
        </w:tc>
        <w:tc>
          <w:tcPr>
            <w:tcW w:w="567" w:type="dxa"/>
            <w:shd w:val="solid" w:color="FFFFFF" w:fill="auto"/>
          </w:tcPr>
          <w:p w14:paraId="0672A5F2" w14:textId="77777777" w:rsidR="005A4037" w:rsidRDefault="005A4037" w:rsidP="005A4037">
            <w:pPr>
              <w:pStyle w:val="TAC"/>
              <w:rPr>
                <w:sz w:val="16"/>
                <w:szCs w:val="16"/>
              </w:rPr>
            </w:pPr>
          </w:p>
        </w:tc>
        <w:tc>
          <w:tcPr>
            <w:tcW w:w="426" w:type="dxa"/>
            <w:shd w:val="solid" w:color="FFFFFF" w:fill="auto"/>
          </w:tcPr>
          <w:p w14:paraId="7754E4F1" w14:textId="77777777" w:rsidR="005A4037" w:rsidRDefault="005A4037" w:rsidP="005A4037">
            <w:pPr>
              <w:pStyle w:val="TAC"/>
              <w:rPr>
                <w:sz w:val="16"/>
                <w:szCs w:val="16"/>
              </w:rPr>
            </w:pPr>
          </w:p>
        </w:tc>
        <w:tc>
          <w:tcPr>
            <w:tcW w:w="425" w:type="dxa"/>
            <w:shd w:val="solid" w:color="FFFFFF" w:fill="auto"/>
          </w:tcPr>
          <w:p w14:paraId="0EDFDBF4" w14:textId="77777777" w:rsidR="005A4037" w:rsidRDefault="005A4037" w:rsidP="005A4037">
            <w:pPr>
              <w:pStyle w:val="TAC"/>
              <w:rPr>
                <w:sz w:val="16"/>
                <w:szCs w:val="16"/>
              </w:rPr>
            </w:pPr>
          </w:p>
        </w:tc>
        <w:tc>
          <w:tcPr>
            <w:tcW w:w="4678" w:type="dxa"/>
            <w:shd w:val="solid" w:color="FFFFFF" w:fill="auto"/>
          </w:tcPr>
          <w:p w14:paraId="17FB5A2C" w14:textId="77777777" w:rsidR="005A4037" w:rsidRPr="006A0293" w:rsidRDefault="005A4037" w:rsidP="005A4037">
            <w:pPr>
              <w:pStyle w:val="CRCoverPage"/>
              <w:numPr>
                <w:ilvl w:val="0"/>
                <w:numId w:val="31"/>
              </w:numPr>
              <w:spacing w:after="0"/>
              <w:ind w:hanging="254"/>
              <w:rPr>
                <w:sz w:val="16"/>
                <w:szCs w:val="16"/>
                <w:lang w:eastAsia="zh-CN"/>
              </w:rPr>
            </w:pPr>
            <w:r w:rsidRPr="006A0293">
              <w:rPr>
                <w:sz w:val="16"/>
                <w:szCs w:val="16"/>
                <w:lang w:eastAsia="zh-CN"/>
              </w:rPr>
              <w:t xml:space="preserve">R4-2308176, TP for TR38.718-03-01_3DL_2UL CA_n8A-n39A-n41A, </w:t>
            </w:r>
            <w:r w:rsidRPr="006A0293">
              <w:rPr>
                <w:sz w:val="16"/>
                <w:szCs w:val="16"/>
                <w:lang w:eastAsia="zh-CN"/>
              </w:rPr>
              <w:fldChar w:fldCharType="begin"/>
            </w:r>
            <w:r w:rsidRPr="006A0293">
              <w:rPr>
                <w:sz w:val="16"/>
                <w:szCs w:val="16"/>
                <w:lang w:eastAsia="zh-CN"/>
              </w:rPr>
              <w:instrText xml:space="preserve"> DOCPROPERTY  SourceIfWg  \* MERGEFORMAT </w:instrText>
            </w:r>
            <w:r w:rsidRPr="006A0293">
              <w:rPr>
                <w:sz w:val="16"/>
                <w:szCs w:val="16"/>
                <w:lang w:eastAsia="zh-CN"/>
              </w:rPr>
              <w:fldChar w:fldCharType="separate"/>
            </w:r>
            <w:r w:rsidRPr="006A0293">
              <w:rPr>
                <w:sz w:val="16"/>
                <w:szCs w:val="16"/>
                <w:lang w:eastAsia="zh-CN"/>
              </w:rPr>
              <w:t>ZTE Corporation</w:t>
            </w:r>
            <w:r w:rsidRPr="006A0293">
              <w:rPr>
                <w:sz w:val="16"/>
                <w:szCs w:val="16"/>
                <w:lang w:eastAsia="zh-CN"/>
              </w:rPr>
              <w:fldChar w:fldCharType="end"/>
            </w:r>
            <w:r w:rsidRPr="006A0293">
              <w:rPr>
                <w:sz w:val="16"/>
                <w:szCs w:val="16"/>
                <w:lang w:eastAsia="zh-CN"/>
              </w:rPr>
              <w:t>, RAN4#107.</w:t>
            </w:r>
          </w:p>
          <w:p w14:paraId="20BEFA04" w14:textId="77777777" w:rsidR="005A4037" w:rsidRPr="006A0293" w:rsidRDefault="005A4037" w:rsidP="005A4037">
            <w:pPr>
              <w:pStyle w:val="CRCoverPage"/>
              <w:numPr>
                <w:ilvl w:val="0"/>
                <w:numId w:val="31"/>
              </w:numPr>
              <w:spacing w:after="0"/>
              <w:ind w:hanging="254"/>
              <w:rPr>
                <w:sz w:val="16"/>
                <w:szCs w:val="16"/>
                <w:lang w:eastAsia="zh-CN"/>
              </w:rPr>
            </w:pPr>
            <w:r w:rsidRPr="006A0293">
              <w:rPr>
                <w:sz w:val="16"/>
                <w:szCs w:val="16"/>
                <w:lang w:eastAsia="zh-CN"/>
              </w:rPr>
              <w:t>R4-2308177, TP for TR38.718-03-01_3DL_2UL CA_</w:t>
            </w:r>
            <w:bookmarkStart w:id="719" w:name="OLE_LINK14"/>
            <w:r w:rsidRPr="006A0293">
              <w:rPr>
                <w:sz w:val="16"/>
                <w:szCs w:val="16"/>
                <w:lang w:eastAsia="zh-CN"/>
              </w:rPr>
              <w:t>n8A-n39A-n79A</w:t>
            </w:r>
            <w:bookmarkEnd w:id="719"/>
            <w:r w:rsidRPr="006A0293">
              <w:rPr>
                <w:sz w:val="16"/>
                <w:szCs w:val="16"/>
                <w:lang w:eastAsia="zh-CN"/>
              </w:rPr>
              <w:t xml:space="preserve">, </w:t>
            </w:r>
            <w:r w:rsidRPr="006A0293">
              <w:rPr>
                <w:sz w:val="16"/>
                <w:szCs w:val="16"/>
                <w:lang w:eastAsia="zh-CN"/>
              </w:rPr>
              <w:fldChar w:fldCharType="begin"/>
            </w:r>
            <w:r w:rsidRPr="006A0293">
              <w:rPr>
                <w:sz w:val="16"/>
                <w:szCs w:val="16"/>
                <w:lang w:eastAsia="zh-CN"/>
              </w:rPr>
              <w:instrText xml:space="preserve"> DOCPROPERTY  SourceIfWg  \* MERGEFORMAT </w:instrText>
            </w:r>
            <w:r w:rsidRPr="006A0293">
              <w:rPr>
                <w:sz w:val="16"/>
                <w:szCs w:val="16"/>
                <w:lang w:eastAsia="zh-CN"/>
              </w:rPr>
              <w:fldChar w:fldCharType="separate"/>
            </w:r>
            <w:r w:rsidRPr="006A0293">
              <w:rPr>
                <w:sz w:val="16"/>
                <w:szCs w:val="16"/>
                <w:lang w:eastAsia="zh-CN"/>
              </w:rPr>
              <w:t>ZTE Corporation</w:t>
            </w:r>
            <w:r w:rsidRPr="006A0293">
              <w:rPr>
                <w:sz w:val="16"/>
                <w:szCs w:val="16"/>
                <w:lang w:eastAsia="zh-CN"/>
              </w:rPr>
              <w:fldChar w:fldCharType="end"/>
            </w:r>
            <w:r w:rsidRPr="006A0293">
              <w:rPr>
                <w:sz w:val="16"/>
                <w:szCs w:val="16"/>
                <w:lang w:eastAsia="zh-CN"/>
              </w:rPr>
              <w:t>, RAN4#107.</w:t>
            </w:r>
          </w:p>
          <w:p w14:paraId="598A2F7D" w14:textId="77777777" w:rsidR="005A4037" w:rsidRPr="006A0293" w:rsidRDefault="005A4037" w:rsidP="005A4037">
            <w:pPr>
              <w:pStyle w:val="CRCoverPage"/>
              <w:numPr>
                <w:ilvl w:val="0"/>
                <w:numId w:val="31"/>
              </w:numPr>
              <w:spacing w:after="0"/>
              <w:ind w:hanging="254"/>
              <w:rPr>
                <w:sz w:val="16"/>
                <w:szCs w:val="16"/>
                <w:lang w:eastAsia="zh-CN"/>
              </w:rPr>
            </w:pPr>
            <w:r w:rsidRPr="006A0293">
              <w:rPr>
                <w:sz w:val="16"/>
                <w:szCs w:val="16"/>
                <w:lang w:eastAsia="zh-CN"/>
              </w:rPr>
              <w:t xml:space="preserve">R4-2309393, TP for 38.718-03-01 to include CA_n7-n67-n78 and DC_n7-n67-n78, </w:t>
            </w:r>
            <w:r w:rsidRPr="006A0293">
              <w:rPr>
                <w:rFonts w:eastAsia="宋体" w:cs="Arial"/>
                <w:color w:val="000000"/>
                <w:sz w:val="16"/>
                <w:szCs w:val="16"/>
                <w:lang w:eastAsia="zh-CN"/>
              </w:rPr>
              <w:t xml:space="preserve">Ericsson, BT plc, </w:t>
            </w:r>
            <w:r w:rsidRPr="006A0293">
              <w:rPr>
                <w:sz w:val="16"/>
                <w:szCs w:val="16"/>
                <w:lang w:eastAsia="zh-CN"/>
              </w:rPr>
              <w:t>RAN4#107.</w:t>
            </w:r>
          </w:p>
          <w:p w14:paraId="254CA58E" w14:textId="77777777" w:rsidR="005A4037" w:rsidRPr="006A0293" w:rsidRDefault="005A4037" w:rsidP="005A4037">
            <w:pPr>
              <w:pStyle w:val="CRCoverPage"/>
              <w:numPr>
                <w:ilvl w:val="0"/>
                <w:numId w:val="31"/>
              </w:numPr>
              <w:spacing w:after="0"/>
              <w:ind w:hanging="254"/>
              <w:rPr>
                <w:sz w:val="16"/>
                <w:szCs w:val="16"/>
                <w:lang w:eastAsia="zh-CN"/>
              </w:rPr>
            </w:pPr>
            <w:r w:rsidRPr="006A0293">
              <w:rPr>
                <w:sz w:val="16"/>
                <w:szCs w:val="16"/>
                <w:lang w:eastAsia="zh-CN"/>
              </w:rPr>
              <w:t xml:space="preserve">R4-2309515, TP for 38.718-03-01 to include CA_n41A-n66A-n85A, </w:t>
            </w:r>
            <w:r w:rsidRPr="006A0293">
              <w:rPr>
                <w:rFonts w:eastAsia="宋体" w:cs="Arial"/>
                <w:color w:val="000000"/>
                <w:sz w:val="16"/>
                <w:szCs w:val="16"/>
                <w:lang w:eastAsia="zh-CN"/>
              </w:rPr>
              <w:t xml:space="preserve">Ericsson, T-Mobile USA, </w:t>
            </w:r>
            <w:r w:rsidRPr="006A0293">
              <w:rPr>
                <w:sz w:val="16"/>
                <w:szCs w:val="16"/>
                <w:lang w:eastAsia="zh-CN"/>
              </w:rPr>
              <w:t>RAN4#107.</w:t>
            </w:r>
          </w:p>
          <w:p w14:paraId="0877F595" w14:textId="77777777" w:rsidR="005A4037" w:rsidRPr="006A0293" w:rsidRDefault="005A4037" w:rsidP="005A4037">
            <w:pPr>
              <w:pStyle w:val="CRCoverPage"/>
              <w:numPr>
                <w:ilvl w:val="0"/>
                <w:numId w:val="31"/>
              </w:numPr>
              <w:spacing w:after="0"/>
              <w:ind w:hanging="254"/>
              <w:rPr>
                <w:rFonts w:eastAsia="宋体" w:cs="Arial"/>
                <w:color w:val="000000"/>
                <w:sz w:val="16"/>
                <w:szCs w:val="16"/>
                <w:lang w:eastAsia="zh-CN"/>
              </w:rPr>
            </w:pPr>
            <w:r w:rsidRPr="006A0293">
              <w:rPr>
                <w:sz w:val="16"/>
                <w:szCs w:val="16"/>
                <w:lang w:eastAsia="zh-CN"/>
              </w:rPr>
              <w:t>R4-2310351, TP to TR 38.718-03-01 Addition to CA_n1-n28-n102 and DC_n1-n28-n102</w:t>
            </w:r>
            <w:r w:rsidRPr="006A0293">
              <w:rPr>
                <w:rFonts w:eastAsia="宋体" w:cs="Arial"/>
                <w:color w:val="000000"/>
                <w:sz w:val="16"/>
                <w:szCs w:val="16"/>
                <w:lang w:eastAsia="zh-CN"/>
              </w:rPr>
              <w:t xml:space="preserve">, Nokia, BT, </w:t>
            </w:r>
            <w:r w:rsidRPr="006A0293">
              <w:rPr>
                <w:sz w:val="16"/>
                <w:szCs w:val="16"/>
                <w:lang w:eastAsia="zh-CN"/>
              </w:rPr>
              <w:t>RAN4#107.</w:t>
            </w:r>
          </w:p>
          <w:p w14:paraId="7D15030E" w14:textId="77777777" w:rsidR="005A4037" w:rsidRPr="006A0293" w:rsidRDefault="005A4037" w:rsidP="005A4037">
            <w:pPr>
              <w:pStyle w:val="CRCoverPage"/>
              <w:numPr>
                <w:ilvl w:val="0"/>
                <w:numId w:val="31"/>
              </w:numPr>
              <w:spacing w:after="0"/>
              <w:ind w:hanging="254"/>
              <w:rPr>
                <w:sz w:val="16"/>
                <w:szCs w:val="16"/>
                <w:lang w:eastAsia="zh-CN"/>
              </w:rPr>
            </w:pPr>
            <w:r w:rsidRPr="006A0293">
              <w:rPr>
                <w:sz w:val="16"/>
                <w:szCs w:val="16"/>
                <w:lang w:eastAsia="zh-CN"/>
              </w:rPr>
              <w:t>R4-2310352, TP to TR 38.718-03-01 Addition to CA_n1-n78-n102 and DC_n1-n78-n102,</w:t>
            </w:r>
            <w:r w:rsidRPr="006A0293">
              <w:rPr>
                <w:rFonts w:eastAsia="宋体" w:cs="Arial"/>
                <w:color w:val="000000"/>
                <w:sz w:val="16"/>
                <w:szCs w:val="16"/>
                <w:lang w:eastAsia="zh-CN"/>
              </w:rPr>
              <w:t xml:space="preserve"> Nokia, BT, </w:t>
            </w:r>
            <w:r w:rsidRPr="006A0293">
              <w:rPr>
                <w:sz w:val="16"/>
                <w:szCs w:val="16"/>
                <w:lang w:eastAsia="zh-CN"/>
              </w:rPr>
              <w:t>RAN4#107.</w:t>
            </w:r>
          </w:p>
          <w:p w14:paraId="2A233D8D" w14:textId="77777777" w:rsidR="005A4037" w:rsidRPr="006A0293" w:rsidRDefault="005A4037" w:rsidP="005A4037">
            <w:pPr>
              <w:pStyle w:val="CRCoverPage"/>
              <w:numPr>
                <w:ilvl w:val="0"/>
                <w:numId w:val="31"/>
              </w:numPr>
              <w:spacing w:after="0"/>
              <w:ind w:hanging="254"/>
              <w:rPr>
                <w:sz w:val="16"/>
                <w:szCs w:val="16"/>
                <w:lang w:eastAsia="zh-CN"/>
              </w:rPr>
            </w:pPr>
            <w:r w:rsidRPr="006A0293">
              <w:rPr>
                <w:sz w:val="16"/>
                <w:szCs w:val="16"/>
                <w:lang w:eastAsia="zh-CN"/>
              </w:rPr>
              <w:t xml:space="preserve">R4-2310353, TP to TR 38.718-03-01 Addition to CA_n7-n78-n102 and DC_n7-n78-n102, </w:t>
            </w:r>
            <w:r w:rsidRPr="006A0293">
              <w:rPr>
                <w:rFonts w:eastAsia="宋体" w:cs="Arial"/>
                <w:color w:val="000000"/>
                <w:sz w:val="16"/>
                <w:szCs w:val="16"/>
                <w:lang w:eastAsia="zh-CN"/>
              </w:rPr>
              <w:t xml:space="preserve">Nokia, BT, </w:t>
            </w:r>
            <w:r w:rsidRPr="006A0293">
              <w:rPr>
                <w:sz w:val="16"/>
                <w:szCs w:val="16"/>
                <w:lang w:eastAsia="zh-CN"/>
              </w:rPr>
              <w:t>RAN4#107.</w:t>
            </w:r>
          </w:p>
          <w:p w14:paraId="24FD21AA" w14:textId="77777777" w:rsidR="005A4037" w:rsidRPr="006A0293" w:rsidRDefault="005A4037" w:rsidP="005A4037">
            <w:pPr>
              <w:pStyle w:val="CRCoverPage"/>
              <w:numPr>
                <w:ilvl w:val="0"/>
                <w:numId w:val="31"/>
              </w:numPr>
              <w:spacing w:after="0"/>
              <w:ind w:hanging="254"/>
              <w:rPr>
                <w:sz w:val="16"/>
                <w:szCs w:val="16"/>
                <w:lang w:eastAsia="zh-CN"/>
              </w:rPr>
            </w:pPr>
            <w:r w:rsidRPr="006A0293">
              <w:rPr>
                <w:sz w:val="16"/>
                <w:szCs w:val="16"/>
                <w:lang w:eastAsia="zh-CN"/>
              </w:rPr>
              <w:t xml:space="preserve">R4-2310354 TP to TR 38.718-03-01 Addition to CA_n28-n78-n102 and DC_n28-n78-n102, </w:t>
            </w:r>
            <w:r w:rsidRPr="006A0293">
              <w:rPr>
                <w:rFonts w:eastAsia="宋体" w:cs="Arial"/>
                <w:color w:val="000000"/>
                <w:sz w:val="16"/>
                <w:szCs w:val="16"/>
                <w:lang w:eastAsia="zh-CN"/>
              </w:rPr>
              <w:t xml:space="preserve">Nokia, BT, </w:t>
            </w:r>
            <w:r w:rsidRPr="006A0293">
              <w:rPr>
                <w:sz w:val="16"/>
                <w:szCs w:val="16"/>
                <w:lang w:eastAsia="zh-CN"/>
              </w:rPr>
              <w:t>RAN4#107.</w:t>
            </w:r>
          </w:p>
          <w:p w14:paraId="1E014FA0" w14:textId="77777777" w:rsidR="005A4037" w:rsidRPr="006A0293" w:rsidRDefault="005A4037" w:rsidP="005A4037">
            <w:pPr>
              <w:pStyle w:val="CRCoverPage"/>
              <w:numPr>
                <w:ilvl w:val="0"/>
                <w:numId w:val="31"/>
              </w:numPr>
              <w:spacing w:after="0"/>
              <w:ind w:hanging="254"/>
              <w:rPr>
                <w:sz w:val="16"/>
                <w:szCs w:val="16"/>
                <w:lang w:eastAsia="zh-CN"/>
              </w:rPr>
            </w:pPr>
            <w:r w:rsidRPr="006A0293">
              <w:rPr>
                <w:sz w:val="16"/>
                <w:szCs w:val="16"/>
                <w:lang w:eastAsia="zh-CN"/>
              </w:rPr>
              <w:t>R4-2310356, TP to TR 38.718-03-01 Addition of CA_n1-n3-n105, Nokia, AMX, RAN4#107.</w:t>
            </w:r>
          </w:p>
          <w:p w14:paraId="335870F0" w14:textId="77777777" w:rsidR="005A4037" w:rsidRPr="006A0293" w:rsidRDefault="005A4037" w:rsidP="005A4037">
            <w:pPr>
              <w:pStyle w:val="CRCoverPage"/>
              <w:numPr>
                <w:ilvl w:val="0"/>
                <w:numId w:val="31"/>
              </w:numPr>
              <w:spacing w:after="0"/>
              <w:ind w:hanging="254"/>
              <w:rPr>
                <w:sz w:val="16"/>
                <w:szCs w:val="16"/>
                <w:lang w:eastAsia="zh-CN"/>
              </w:rPr>
            </w:pPr>
            <w:r w:rsidRPr="006A0293">
              <w:rPr>
                <w:sz w:val="16"/>
                <w:szCs w:val="16"/>
                <w:lang w:eastAsia="zh-CN"/>
              </w:rPr>
              <w:t>R4-2310357, TP to TR 38.718-03-01 Addition of CA_n1-n40-n105, Nokia, AMX, RAN4#107.</w:t>
            </w:r>
          </w:p>
          <w:p w14:paraId="62F1696C" w14:textId="77777777" w:rsidR="005A4037" w:rsidRPr="006A0293" w:rsidRDefault="005A4037" w:rsidP="005A4037">
            <w:pPr>
              <w:pStyle w:val="CRCoverPage"/>
              <w:numPr>
                <w:ilvl w:val="0"/>
                <w:numId w:val="31"/>
              </w:numPr>
              <w:spacing w:after="0"/>
              <w:ind w:hanging="254"/>
              <w:rPr>
                <w:sz w:val="16"/>
                <w:szCs w:val="16"/>
                <w:lang w:eastAsia="zh-CN"/>
              </w:rPr>
            </w:pPr>
            <w:r w:rsidRPr="006A0293">
              <w:rPr>
                <w:sz w:val="16"/>
                <w:szCs w:val="16"/>
                <w:lang w:eastAsia="zh-CN"/>
              </w:rPr>
              <w:t>R4-2310358, TP to TR 38.718-03-01 Addition of CA_n1_n78_n105, Nokia, AMX, RAN4#107.</w:t>
            </w:r>
          </w:p>
          <w:p w14:paraId="626643F3" w14:textId="77777777" w:rsidR="005A4037" w:rsidRPr="006A0293" w:rsidRDefault="005A4037" w:rsidP="005A4037">
            <w:pPr>
              <w:pStyle w:val="CRCoverPage"/>
              <w:numPr>
                <w:ilvl w:val="0"/>
                <w:numId w:val="31"/>
              </w:numPr>
              <w:spacing w:after="0"/>
              <w:ind w:hanging="254"/>
              <w:rPr>
                <w:sz w:val="16"/>
                <w:szCs w:val="16"/>
                <w:lang w:eastAsia="zh-CN"/>
              </w:rPr>
            </w:pPr>
            <w:r w:rsidRPr="006A0293">
              <w:rPr>
                <w:sz w:val="16"/>
                <w:szCs w:val="16"/>
                <w:lang w:eastAsia="zh-CN"/>
              </w:rPr>
              <w:t>R4-2310359, TP to TR 38.718-03-01 Addition of CA_n3_n40_n105, Nokia, AMX, RAN4#107.</w:t>
            </w:r>
          </w:p>
          <w:p w14:paraId="0849BAD1" w14:textId="77777777" w:rsidR="005A4037" w:rsidRPr="006A0293" w:rsidRDefault="005A4037" w:rsidP="005A4037">
            <w:pPr>
              <w:pStyle w:val="CRCoverPage"/>
              <w:numPr>
                <w:ilvl w:val="0"/>
                <w:numId w:val="31"/>
              </w:numPr>
              <w:spacing w:after="0"/>
              <w:ind w:hanging="254"/>
              <w:rPr>
                <w:sz w:val="16"/>
                <w:szCs w:val="16"/>
                <w:lang w:eastAsia="zh-CN"/>
              </w:rPr>
            </w:pPr>
            <w:r w:rsidRPr="006A0293">
              <w:rPr>
                <w:sz w:val="16"/>
                <w:szCs w:val="16"/>
                <w:lang w:eastAsia="zh-CN"/>
              </w:rPr>
              <w:t>R4-2310360, TP to TR 38.718-03-01 Addition of CA_n3_n78_n105, Nokia, AMX, RAN4#107.</w:t>
            </w:r>
          </w:p>
          <w:p w14:paraId="0F9088DE" w14:textId="77777777" w:rsidR="005A4037" w:rsidRPr="006A0293" w:rsidRDefault="005A4037" w:rsidP="005A4037">
            <w:pPr>
              <w:pStyle w:val="CRCoverPage"/>
              <w:numPr>
                <w:ilvl w:val="0"/>
                <w:numId w:val="31"/>
              </w:numPr>
              <w:spacing w:after="0"/>
              <w:ind w:hanging="254"/>
              <w:rPr>
                <w:sz w:val="16"/>
                <w:szCs w:val="16"/>
                <w:lang w:eastAsia="zh-CN"/>
              </w:rPr>
            </w:pPr>
            <w:r w:rsidRPr="006A0293">
              <w:rPr>
                <w:sz w:val="16"/>
                <w:szCs w:val="16"/>
                <w:lang w:eastAsia="zh-CN"/>
              </w:rPr>
              <w:t>R4-2310361, TP to TR 38.718-03-01 Addition of CA_n40_n78_n105, Nokia, AMX, RAN4#107.</w:t>
            </w:r>
          </w:p>
          <w:p w14:paraId="36DF752E" w14:textId="77777777" w:rsidR="005A4037" w:rsidRDefault="005A4037" w:rsidP="005A4037">
            <w:pPr>
              <w:pStyle w:val="CRCoverPage"/>
              <w:numPr>
                <w:ilvl w:val="0"/>
                <w:numId w:val="31"/>
              </w:numPr>
              <w:spacing w:after="0"/>
              <w:ind w:hanging="254"/>
              <w:rPr>
                <w:sz w:val="16"/>
                <w:szCs w:val="16"/>
                <w:lang w:eastAsia="zh-CN"/>
              </w:rPr>
            </w:pPr>
            <w:r w:rsidRPr="006A0293">
              <w:rPr>
                <w:sz w:val="16"/>
                <w:szCs w:val="16"/>
                <w:lang w:eastAsia="zh-CN"/>
              </w:rPr>
              <w:t xml:space="preserve">R4-2310371, TP for 38.718-03-01 to include CA_n5A-n41A-n66A, </w:t>
            </w:r>
            <w:r w:rsidRPr="006A0293">
              <w:rPr>
                <w:rFonts w:eastAsia="宋体" w:cs="Arial"/>
                <w:color w:val="000000"/>
                <w:sz w:val="16"/>
                <w:szCs w:val="16"/>
                <w:lang w:eastAsia="zh-CN"/>
              </w:rPr>
              <w:t xml:space="preserve">Ericsson, Rogers, </w:t>
            </w:r>
            <w:r w:rsidRPr="006A0293">
              <w:rPr>
                <w:sz w:val="16"/>
                <w:szCs w:val="16"/>
                <w:lang w:eastAsia="zh-CN"/>
              </w:rPr>
              <w:t>RAN4#107.</w:t>
            </w:r>
          </w:p>
          <w:p w14:paraId="3D05D06B" w14:textId="4A800806" w:rsidR="005A4037" w:rsidRDefault="005A4037" w:rsidP="006A0293">
            <w:pPr>
              <w:pStyle w:val="CRCoverPage"/>
              <w:numPr>
                <w:ilvl w:val="0"/>
                <w:numId w:val="31"/>
              </w:numPr>
              <w:spacing w:after="0"/>
              <w:ind w:hanging="254"/>
              <w:rPr>
                <w:rFonts w:eastAsia="宋体"/>
                <w:sz w:val="16"/>
                <w:szCs w:val="16"/>
                <w:lang w:val="en-US" w:eastAsia="zh-CN"/>
              </w:rPr>
            </w:pPr>
            <w:r w:rsidRPr="00630520">
              <w:rPr>
                <w:sz w:val="16"/>
                <w:szCs w:val="16"/>
                <w:lang w:eastAsia="zh-CN"/>
              </w:rPr>
              <w:t xml:space="preserve">R4-2310414, TP for 38.718-03-01 to include CA_n2A-n5A-n41A, </w:t>
            </w:r>
            <w:r w:rsidRPr="00630520">
              <w:rPr>
                <w:rFonts w:eastAsia="宋体" w:cs="Arial"/>
                <w:color w:val="000000"/>
                <w:sz w:val="16"/>
                <w:szCs w:val="16"/>
                <w:lang w:eastAsia="zh-CN"/>
              </w:rPr>
              <w:t xml:space="preserve">Ericsson, Rogers, </w:t>
            </w:r>
            <w:r w:rsidRPr="00630520">
              <w:rPr>
                <w:sz w:val="16"/>
                <w:szCs w:val="16"/>
                <w:lang w:eastAsia="zh-CN"/>
              </w:rPr>
              <w:t>RAN4#107.</w:t>
            </w:r>
          </w:p>
        </w:tc>
        <w:tc>
          <w:tcPr>
            <w:tcW w:w="708" w:type="dxa"/>
            <w:shd w:val="solid" w:color="FFFFFF" w:fill="auto"/>
          </w:tcPr>
          <w:p w14:paraId="23197C3A" w14:textId="72316143" w:rsidR="005A4037" w:rsidRDefault="005A4037" w:rsidP="005A4037">
            <w:pPr>
              <w:pStyle w:val="TAC"/>
              <w:rPr>
                <w:rFonts w:eastAsia="宋体"/>
                <w:sz w:val="16"/>
                <w:szCs w:val="16"/>
                <w:lang w:val="en-US" w:eastAsia="zh-CN"/>
              </w:rPr>
            </w:pPr>
            <w:r>
              <w:rPr>
                <w:rFonts w:eastAsia="宋体" w:hint="eastAsia"/>
                <w:sz w:val="16"/>
                <w:szCs w:val="16"/>
                <w:lang w:val="en-US" w:eastAsia="zh-CN"/>
              </w:rPr>
              <w:t>0</w:t>
            </w:r>
            <w:r>
              <w:rPr>
                <w:rFonts w:eastAsia="宋体"/>
                <w:sz w:val="16"/>
                <w:szCs w:val="16"/>
                <w:lang w:val="en-US" w:eastAsia="zh-CN"/>
              </w:rPr>
              <w:t>.6.0</w:t>
            </w:r>
          </w:p>
        </w:tc>
      </w:tr>
    </w:tbl>
    <w:p w14:paraId="4066F8D7" w14:textId="77777777" w:rsidR="00654648" w:rsidRDefault="00654648"/>
    <w:p w14:paraId="49653901" w14:textId="77777777" w:rsidR="00654648" w:rsidRDefault="00654648"/>
    <w:sectPr w:rsidR="00654648">
      <w:headerReference w:type="default" r:id="rId36"/>
      <w:footerReference w:type="default" r:id="rId37"/>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7E4DF8" w14:textId="77777777" w:rsidR="00D77C8B" w:rsidRDefault="00D77C8B">
      <w:pPr>
        <w:spacing w:after="0"/>
      </w:pPr>
      <w:r>
        <w:separator/>
      </w:r>
    </w:p>
  </w:endnote>
  <w:endnote w:type="continuationSeparator" w:id="0">
    <w:p w14:paraId="2B48E415" w14:textId="77777777" w:rsidR="00D77C8B" w:rsidRDefault="00D77C8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微软雅黑">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PMingLiU">
    <w:altName w:val="新細明體"/>
    <w:panose1 w:val="02020500000000000000"/>
    <w:charset w:val="88"/>
    <w:family w:val="auto"/>
    <w:notTrueType/>
    <w:pitch w:val="variable"/>
    <w:sig w:usb0="00000001" w:usb1="08080000" w:usb2="00000010" w:usb3="00000000" w:csb0="00100000" w:csb1="00000000"/>
  </w:font>
  <w:font w:name="MS PGothic">
    <w:panose1 w:val="020B0600070205080204"/>
    <w:charset w:val="80"/>
    <w:family w:val="swiss"/>
    <w:pitch w:val="variable"/>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2DCA48" w14:textId="77777777" w:rsidR="005A4037" w:rsidRDefault="005A4037">
    <w:pPr>
      <w:pStyle w:val="af9"/>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9F1F62" w14:textId="77777777" w:rsidR="00D77C8B" w:rsidRDefault="00D77C8B">
      <w:pPr>
        <w:spacing w:after="0"/>
      </w:pPr>
      <w:r>
        <w:separator/>
      </w:r>
    </w:p>
  </w:footnote>
  <w:footnote w:type="continuationSeparator" w:id="0">
    <w:p w14:paraId="07F354F8" w14:textId="77777777" w:rsidR="00D77C8B" w:rsidRDefault="00D77C8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D5B1F8" w14:textId="51DD1369" w:rsidR="005A4037" w:rsidRDefault="005A403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A0293">
      <w:rPr>
        <w:rFonts w:ascii="Arial" w:hAnsi="Arial" w:cs="Arial"/>
        <w:b/>
        <w:noProof/>
        <w:sz w:val="18"/>
        <w:szCs w:val="18"/>
      </w:rPr>
      <w:t>3GPP TR 38.718-03-01 V0.56.0 (2023-0405)</w:t>
    </w:r>
    <w:r>
      <w:rPr>
        <w:rFonts w:ascii="Arial" w:hAnsi="Arial" w:cs="Arial"/>
        <w:b/>
        <w:sz w:val="18"/>
        <w:szCs w:val="18"/>
      </w:rPr>
      <w:fldChar w:fldCharType="end"/>
    </w:r>
  </w:p>
  <w:p w14:paraId="031951FC" w14:textId="77777777" w:rsidR="005A4037" w:rsidRDefault="005A403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A0293">
      <w:rPr>
        <w:rFonts w:ascii="Arial" w:hAnsi="Arial" w:cs="Arial"/>
        <w:b/>
        <w:noProof/>
        <w:sz w:val="18"/>
        <w:szCs w:val="18"/>
      </w:rPr>
      <w:t>144</w:t>
    </w:r>
    <w:r>
      <w:rPr>
        <w:rFonts w:ascii="Arial" w:hAnsi="Arial" w:cs="Arial"/>
        <w:b/>
        <w:sz w:val="18"/>
        <w:szCs w:val="18"/>
      </w:rPr>
      <w:fldChar w:fldCharType="end"/>
    </w:r>
  </w:p>
  <w:p w14:paraId="7D6AF0AF" w14:textId="5EB2112E" w:rsidR="005A4037" w:rsidRDefault="005A403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A0293">
      <w:rPr>
        <w:rFonts w:ascii="Arial" w:hAnsi="Arial" w:cs="Arial"/>
        <w:b/>
        <w:noProof/>
        <w:sz w:val="18"/>
        <w:szCs w:val="18"/>
      </w:rPr>
      <w:t>Release 18</w:t>
    </w:r>
    <w:r>
      <w:rPr>
        <w:rFonts w:ascii="Arial" w:hAnsi="Arial" w:cs="Arial"/>
        <w:b/>
        <w:sz w:val="18"/>
        <w:szCs w:val="18"/>
      </w:rPr>
      <w:fldChar w:fldCharType="end"/>
    </w:r>
  </w:p>
  <w:p w14:paraId="0AA05600" w14:textId="77777777" w:rsidR="005A4037" w:rsidRDefault="005A4037">
    <w:pPr>
      <w:pStyle w:val="afa"/>
    </w:pPr>
  </w:p>
  <w:p w14:paraId="559AFEBC" w14:textId="77777777" w:rsidR="005A4037" w:rsidRDefault="005A403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A2437DB"/>
    <w:multiLevelType w:val="singleLevel"/>
    <w:tmpl w:val="8A2437DB"/>
    <w:lvl w:ilvl="0">
      <w:start w:val="1"/>
      <w:numFmt w:val="bullet"/>
      <w:lvlText w:val="-"/>
      <w:lvlJc w:val="left"/>
      <w:pPr>
        <w:ind w:left="720" w:hanging="360"/>
      </w:pPr>
      <w:rPr>
        <w:rFonts w:ascii="微软雅黑" w:eastAsia="微软雅黑" w:hAnsi="微软雅黑" w:cs="微软雅黑" w:hint="default"/>
      </w:rPr>
    </w:lvl>
  </w:abstractNum>
  <w:abstractNum w:abstractNumId="1"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2"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3"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4"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5"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6"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7"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8"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9"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10"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1" w15:restartNumberingAfterBreak="0">
    <w:nsid w:val="0F2B193A"/>
    <w:multiLevelType w:val="hybridMultilevel"/>
    <w:tmpl w:val="4D46F75A"/>
    <w:lvl w:ilvl="0" w:tplc="DF8CA19C">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2EF7F42"/>
    <w:multiLevelType w:val="multilevel"/>
    <w:tmpl w:val="12EF7F42"/>
    <w:lvl w:ilvl="0">
      <w:start w:val="9900"/>
      <w:numFmt w:val="bullet"/>
      <w:lvlText w:val="-"/>
      <w:lvlJc w:val="left"/>
      <w:pPr>
        <w:ind w:left="460" w:hanging="360"/>
      </w:pPr>
      <w:rPr>
        <w:rFonts w:ascii="Times New Roman" w:eastAsia="MS Mincho" w:hAnsi="Times New Roman" w:cs="Times New Roman"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3"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5CC5DF3"/>
    <w:multiLevelType w:val="hybridMultilevel"/>
    <w:tmpl w:val="837A7210"/>
    <w:lvl w:ilvl="0" w:tplc="0A1051A6">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6" w15:restartNumberingAfterBreak="0">
    <w:nsid w:val="22C5141E"/>
    <w:multiLevelType w:val="hybridMultilevel"/>
    <w:tmpl w:val="48D68C5C"/>
    <w:lvl w:ilvl="0" w:tplc="3D9C0AD0">
      <w:start w:val="5"/>
      <w:numFmt w:val="bullet"/>
      <w:lvlText w:val="-"/>
      <w:lvlJc w:val="left"/>
      <w:pPr>
        <w:ind w:left="720" w:hanging="360"/>
      </w:pPr>
      <w:rPr>
        <w:rFonts w:ascii="Times New Roman" w:eastAsia="MS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24BD18A8"/>
    <w:multiLevelType w:val="hybridMultilevel"/>
    <w:tmpl w:val="74100DA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C910AD6"/>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4FE07922"/>
    <w:multiLevelType w:val="hybridMultilevel"/>
    <w:tmpl w:val="1BBA1122"/>
    <w:lvl w:ilvl="0" w:tplc="870A0946">
      <w:start w:val="5"/>
      <w:numFmt w:val="bullet"/>
      <w:lvlText w:val="-"/>
      <w:lvlJc w:val="left"/>
      <w:pPr>
        <w:ind w:left="720" w:hanging="360"/>
      </w:pPr>
      <w:rPr>
        <w:rFonts w:ascii="Times New Roman" w:eastAsia="MS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2" w15:restartNumberingAfterBreak="0">
    <w:nsid w:val="5A3F5F20"/>
    <w:multiLevelType w:val="hybridMultilevel"/>
    <w:tmpl w:val="FCB449E0"/>
    <w:lvl w:ilvl="0" w:tplc="E59E794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6" w15:restartNumberingAfterBreak="0">
    <w:nsid w:val="6599609D"/>
    <w:multiLevelType w:val="hybridMultilevel"/>
    <w:tmpl w:val="74100DA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7E876062"/>
    <w:multiLevelType w:val="hybridMultilevel"/>
    <w:tmpl w:val="74100DA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6"/>
  </w:num>
  <w:num w:numId="3">
    <w:abstractNumId w:val="9"/>
  </w:num>
  <w:num w:numId="4">
    <w:abstractNumId w:val="10"/>
  </w:num>
  <w:num w:numId="5">
    <w:abstractNumId w:val="7"/>
  </w:num>
  <w:num w:numId="6">
    <w:abstractNumId w:val="3"/>
  </w:num>
  <w:num w:numId="7">
    <w:abstractNumId w:val="8"/>
  </w:num>
  <w:num w:numId="8">
    <w:abstractNumId w:val="5"/>
  </w:num>
  <w:num w:numId="9">
    <w:abstractNumId w:val="2"/>
  </w:num>
  <w:num w:numId="10">
    <w:abstractNumId w:val="1"/>
  </w:num>
  <w:num w:numId="11">
    <w:abstractNumId w:val="24"/>
  </w:num>
  <w:num w:numId="12">
    <w:abstractNumId w:val="12"/>
  </w:num>
  <w:num w:numId="13">
    <w:abstractNumId w:val="26"/>
  </w:num>
  <w:num w:numId="14">
    <w:abstractNumId w:val="23"/>
  </w:num>
  <w:num w:numId="15">
    <w:abstractNumId w:val="30"/>
  </w:num>
  <w:num w:numId="16">
    <w:abstractNumId w:val="17"/>
  </w:num>
  <w:num w:numId="17">
    <w:abstractNumId w:val="16"/>
  </w:num>
  <w:num w:numId="18">
    <w:abstractNumId w:val="20"/>
  </w:num>
  <w:num w:numId="19">
    <w:abstractNumId w:val="19"/>
  </w:num>
  <w:num w:numId="20">
    <w:abstractNumId w:val="27"/>
  </w:num>
  <w:num w:numId="21">
    <w:abstractNumId w:val="28"/>
  </w:num>
  <w:num w:numId="22">
    <w:abstractNumId w:val="22"/>
  </w:num>
  <w:num w:numId="23">
    <w:abstractNumId w:val="14"/>
  </w:num>
  <w:num w:numId="24">
    <w:abstractNumId w:val="13"/>
  </w:num>
  <w:num w:numId="25">
    <w:abstractNumId w:val="25"/>
  </w:num>
  <w:num w:numId="26">
    <w:abstractNumId w:val="21"/>
  </w:num>
  <w:num w:numId="27">
    <w:abstractNumId w:val="18"/>
  </w:num>
  <w:num w:numId="28">
    <w:abstractNumId w:val="15"/>
  </w:num>
  <w:num w:numId="29">
    <w:abstractNumId w:val="0"/>
  </w:num>
  <w:num w:numId="30">
    <w:abstractNumId w:val="11"/>
  </w:num>
  <w:num w:numId="31">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011"/>
    <w:rsid w:val="00004D75"/>
    <w:rsid w:val="00011D54"/>
    <w:rsid w:val="00021311"/>
    <w:rsid w:val="0002322F"/>
    <w:rsid w:val="000270B9"/>
    <w:rsid w:val="00033397"/>
    <w:rsid w:val="00040095"/>
    <w:rsid w:val="000469EC"/>
    <w:rsid w:val="00051834"/>
    <w:rsid w:val="00054A22"/>
    <w:rsid w:val="00057DEC"/>
    <w:rsid w:val="00062023"/>
    <w:rsid w:val="000655A6"/>
    <w:rsid w:val="00072FBB"/>
    <w:rsid w:val="00080512"/>
    <w:rsid w:val="0008622F"/>
    <w:rsid w:val="00091FD2"/>
    <w:rsid w:val="000959FE"/>
    <w:rsid w:val="000C47C3"/>
    <w:rsid w:val="000C7A57"/>
    <w:rsid w:val="000D3AFD"/>
    <w:rsid w:val="000D58AB"/>
    <w:rsid w:val="000E74FB"/>
    <w:rsid w:val="000F3905"/>
    <w:rsid w:val="00121721"/>
    <w:rsid w:val="001248E6"/>
    <w:rsid w:val="00133525"/>
    <w:rsid w:val="001471C7"/>
    <w:rsid w:val="00163597"/>
    <w:rsid w:val="001645F6"/>
    <w:rsid w:val="00173E3B"/>
    <w:rsid w:val="00174E78"/>
    <w:rsid w:val="00176CE8"/>
    <w:rsid w:val="001777E4"/>
    <w:rsid w:val="001A2903"/>
    <w:rsid w:val="001A487C"/>
    <w:rsid w:val="001A4C42"/>
    <w:rsid w:val="001A7420"/>
    <w:rsid w:val="001B6637"/>
    <w:rsid w:val="001C06F2"/>
    <w:rsid w:val="001C21C3"/>
    <w:rsid w:val="001C4D26"/>
    <w:rsid w:val="001D02C2"/>
    <w:rsid w:val="001F0C1D"/>
    <w:rsid w:val="001F1132"/>
    <w:rsid w:val="001F168B"/>
    <w:rsid w:val="002049ED"/>
    <w:rsid w:val="00215A90"/>
    <w:rsid w:val="00232F35"/>
    <w:rsid w:val="002347A2"/>
    <w:rsid w:val="002615F9"/>
    <w:rsid w:val="002675F0"/>
    <w:rsid w:val="002760EE"/>
    <w:rsid w:val="00293FC9"/>
    <w:rsid w:val="00294D4D"/>
    <w:rsid w:val="002969F4"/>
    <w:rsid w:val="002A1DF8"/>
    <w:rsid w:val="002A2307"/>
    <w:rsid w:val="002B1EE0"/>
    <w:rsid w:val="002B6339"/>
    <w:rsid w:val="002C1D73"/>
    <w:rsid w:val="002C5BEB"/>
    <w:rsid w:val="002C6DAD"/>
    <w:rsid w:val="002E00EE"/>
    <w:rsid w:val="002E0709"/>
    <w:rsid w:val="002E1024"/>
    <w:rsid w:val="002E7A03"/>
    <w:rsid w:val="002E7A45"/>
    <w:rsid w:val="002F2671"/>
    <w:rsid w:val="00305326"/>
    <w:rsid w:val="00315B85"/>
    <w:rsid w:val="003172DC"/>
    <w:rsid w:val="0033227C"/>
    <w:rsid w:val="00340F3A"/>
    <w:rsid w:val="003468A1"/>
    <w:rsid w:val="003474CF"/>
    <w:rsid w:val="0035462D"/>
    <w:rsid w:val="00356555"/>
    <w:rsid w:val="003623FE"/>
    <w:rsid w:val="003765B8"/>
    <w:rsid w:val="003C3971"/>
    <w:rsid w:val="003D4819"/>
    <w:rsid w:val="003F2E5F"/>
    <w:rsid w:val="003F348B"/>
    <w:rsid w:val="00402079"/>
    <w:rsid w:val="00411BDF"/>
    <w:rsid w:val="0041751E"/>
    <w:rsid w:val="00423334"/>
    <w:rsid w:val="004345EC"/>
    <w:rsid w:val="00434E0A"/>
    <w:rsid w:val="004463B3"/>
    <w:rsid w:val="00465515"/>
    <w:rsid w:val="00467ADF"/>
    <w:rsid w:val="00473507"/>
    <w:rsid w:val="0049751D"/>
    <w:rsid w:val="004A3F59"/>
    <w:rsid w:val="004B5957"/>
    <w:rsid w:val="004B6560"/>
    <w:rsid w:val="004C30AC"/>
    <w:rsid w:val="004D1635"/>
    <w:rsid w:val="004D3578"/>
    <w:rsid w:val="004D5DA9"/>
    <w:rsid w:val="004E213A"/>
    <w:rsid w:val="004E27C0"/>
    <w:rsid w:val="004E49F7"/>
    <w:rsid w:val="004E5995"/>
    <w:rsid w:val="004F0988"/>
    <w:rsid w:val="004F1793"/>
    <w:rsid w:val="004F3340"/>
    <w:rsid w:val="004F466A"/>
    <w:rsid w:val="004F6BC7"/>
    <w:rsid w:val="005208BA"/>
    <w:rsid w:val="00522392"/>
    <w:rsid w:val="00526C6D"/>
    <w:rsid w:val="0053388B"/>
    <w:rsid w:val="00535773"/>
    <w:rsid w:val="00535E04"/>
    <w:rsid w:val="00543E6C"/>
    <w:rsid w:val="00562606"/>
    <w:rsid w:val="00563477"/>
    <w:rsid w:val="00565087"/>
    <w:rsid w:val="00567377"/>
    <w:rsid w:val="0057245E"/>
    <w:rsid w:val="005746A5"/>
    <w:rsid w:val="00597B11"/>
    <w:rsid w:val="005A4037"/>
    <w:rsid w:val="005A7615"/>
    <w:rsid w:val="005B084B"/>
    <w:rsid w:val="005B5D60"/>
    <w:rsid w:val="005B621C"/>
    <w:rsid w:val="005C0E79"/>
    <w:rsid w:val="005D0299"/>
    <w:rsid w:val="005D2E01"/>
    <w:rsid w:val="005D7526"/>
    <w:rsid w:val="005E4BB2"/>
    <w:rsid w:val="005F788A"/>
    <w:rsid w:val="00602AEA"/>
    <w:rsid w:val="006111EF"/>
    <w:rsid w:val="00614FDF"/>
    <w:rsid w:val="00632EA6"/>
    <w:rsid w:val="0063543D"/>
    <w:rsid w:val="00647114"/>
    <w:rsid w:val="00654648"/>
    <w:rsid w:val="00664974"/>
    <w:rsid w:val="00670CF4"/>
    <w:rsid w:val="006722A7"/>
    <w:rsid w:val="0068115E"/>
    <w:rsid w:val="00686440"/>
    <w:rsid w:val="006912E9"/>
    <w:rsid w:val="00695018"/>
    <w:rsid w:val="006A0293"/>
    <w:rsid w:val="006A2D4A"/>
    <w:rsid w:val="006A323F"/>
    <w:rsid w:val="006A3E2C"/>
    <w:rsid w:val="006B30D0"/>
    <w:rsid w:val="006B4219"/>
    <w:rsid w:val="006C3D95"/>
    <w:rsid w:val="006E5C86"/>
    <w:rsid w:val="006F1129"/>
    <w:rsid w:val="006F4A4A"/>
    <w:rsid w:val="007000D6"/>
    <w:rsid w:val="00701116"/>
    <w:rsid w:val="0070324F"/>
    <w:rsid w:val="0071174C"/>
    <w:rsid w:val="00711E16"/>
    <w:rsid w:val="00713C44"/>
    <w:rsid w:val="007338E6"/>
    <w:rsid w:val="00734A5B"/>
    <w:rsid w:val="0074026F"/>
    <w:rsid w:val="00740829"/>
    <w:rsid w:val="007429F6"/>
    <w:rsid w:val="00744E76"/>
    <w:rsid w:val="00752C62"/>
    <w:rsid w:val="00764014"/>
    <w:rsid w:val="00765EA3"/>
    <w:rsid w:val="00774DA4"/>
    <w:rsid w:val="00781F0F"/>
    <w:rsid w:val="00784538"/>
    <w:rsid w:val="0078497B"/>
    <w:rsid w:val="007A6A6E"/>
    <w:rsid w:val="007B600E"/>
    <w:rsid w:val="007F0F4A"/>
    <w:rsid w:val="007F1E1E"/>
    <w:rsid w:val="007F37AE"/>
    <w:rsid w:val="008028A4"/>
    <w:rsid w:val="00802D05"/>
    <w:rsid w:val="008036B9"/>
    <w:rsid w:val="0082277D"/>
    <w:rsid w:val="00830747"/>
    <w:rsid w:val="00830904"/>
    <w:rsid w:val="0085197F"/>
    <w:rsid w:val="008560FE"/>
    <w:rsid w:val="0086115F"/>
    <w:rsid w:val="00862657"/>
    <w:rsid w:val="00870166"/>
    <w:rsid w:val="008768CA"/>
    <w:rsid w:val="008A79F5"/>
    <w:rsid w:val="008C384C"/>
    <w:rsid w:val="008C7B64"/>
    <w:rsid w:val="008E2D68"/>
    <w:rsid w:val="008E4F23"/>
    <w:rsid w:val="008E6756"/>
    <w:rsid w:val="0090271F"/>
    <w:rsid w:val="00902E23"/>
    <w:rsid w:val="00907DF7"/>
    <w:rsid w:val="00907EFA"/>
    <w:rsid w:val="00910457"/>
    <w:rsid w:val="009114D7"/>
    <w:rsid w:val="0091348E"/>
    <w:rsid w:val="00917CCB"/>
    <w:rsid w:val="00933FB0"/>
    <w:rsid w:val="00942EC2"/>
    <w:rsid w:val="00967CEA"/>
    <w:rsid w:val="0097178F"/>
    <w:rsid w:val="00975DAE"/>
    <w:rsid w:val="00983866"/>
    <w:rsid w:val="009B5936"/>
    <w:rsid w:val="009D6A59"/>
    <w:rsid w:val="009F0C9D"/>
    <w:rsid w:val="009F37B7"/>
    <w:rsid w:val="009F5B3C"/>
    <w:rsid w:val="00A10F02"/>
    <w:rsid w:val="00A164B4"/>
    <w:rsid w:val="00A20126"/>
    <w:rsid w:val="00A23219"/>
    <w:rsid w:val="00A26956"/>
    <w:rsid w:val="00A27486"/>
    <w:rsid w:val="00A3074B"/>
    <w:rsid w:val="00A31264"/>
    <w:rsid w:val="00A530FE"/>
    <w:rsid w:val="00A53724"/>
    <w:rsid w:val="00A54385"/>
    <w:rsid w:val="00A56066"/>
    <w:rsid w:val="00A56697"/>
    <w:rsid w:val="00A57F5B"/>
    <w:rsid w:val="00A622FD"/>
    <w:rsid w:val="00A65A8C"/>
    <w:rsid w:val="00A73129"/>
    <w:rsid w:val="00A8185D"/>
    <w:rsid w:val="00A82346"/>
    <w:rsid w:val="00A85EAE"/>
    <w:rsid w:val="00A90990"/>
    <w:rsid w:val="00A92BA1"/>
    <w:rsid w:val="00A95A32"/>
    <w:rsid w:val="00AB2570"/>
    <w:rsid w:val="00AB3458"/>
    <w:rsid w:val="00AB4A5D"/>
    <w:rsid w:val="00AB6990"/>
    <w:rsid w:val="00AC4AB0"/>
    <w:rsid w:val="00AC6BC6"/>
    <w:rsid w:val="00AC7D1D"/>
    <w:rsid w:val="00AD181D"/>
    <w:rsid w:val="00AD45A1"/>
    <w:rsid w:val="00AE6164"/>
    <w:rsid w:val="00AE65E2"/>
    <w:rsid w:val="00AF1460"/>
    <w:rsid w:val="00AF1766"/>
    <w:rsid w:val="00B15449"/>
    <w:rsid w:val="00B15EF8"/>
    <w:rsid w:val="00B175F5"/>
    <w:rsid w:val="00B363C6"/>
    <w:rsid w:val="00B93086"/>
    <w:rsid w:val="00BA19ED"/>
    <w:rsid w:val="00BA4B8D"/>
    <w:rsid w:val="00BA60FF"/>
    <w:rsid w:val="00BB04FA"/>
    <w:rsid w:val="00BB428D"/>
    <w:rsid w:val="00BC0262"/>
    <w:rsid w:val="00BC0F7D"/>
    <w:rsid w:val="00BC1FE2"/>
    <w:rsid w:val="00BD19AD"/>
    <w:rsid w:val="00BD7D31"/>
    <w:rsid w:val="00BE3255"/>
    <w:rsid w:val="00BF128E"/>
    <w:rsid w:val="00C074DD"/>
    <w:rsid w:val="00C126C5"/>
    <w:rsid w:val="00C1496A"/>
    <w:rsid w:val="00C15C15"/>
    <w:rsid w:val="00C33079"/>
    <w:rsid w:val="00C33313"/>
    <w:rsid w:val="00C36168"/>
    <w:rsid w:val="00C4466F"/>
    <w:rsid w:val="00C45231"/>
    <w:rsid w:val="00C50BCE"/>
    <w:rsid w:val="00C551FF"/>
    <w:rsid w:val="00C65F8C"/>
    <w:rsid w:val="00C72833"/>
    <w:rsid w:val="00C80341"/>
    <w:rsid w:val="00C80F1D"/>
    <w:rsid w:val="00C82BF1"/>
    <w:rsid w:val="00C91962"/>
    <w:rsid w:val="00C9241D"/>
    <w:rsid w:val="00C93F40"/>
    <w:rsid w:val="00C97CFD"/>
    <w:rsid w:val="00CA391B"/>
    <w:rsid w:val="00CA3D0C"/>
    <w:rsid w:val="00CB19FC"/>
    <w:rsid w:val="00CC01E6"/>
    <w:rsid w:val="00CD0451"/>
    <w:rsid w:val="00CF0FE9"/>
    <w:rsid w:val="00D57972"/>
    <w:rsid w:val="00D675A9"/>
    <w:rsid w:val="00D72526"/>
    <w:rsid w:val="00D738D6"/>
    <w:rsid w:val="00D755EB"/>
    <w:rsid w:val="00D76048"/>
    <w:rsid w:val="00D77C8B"/>
    <w:rsid w:val="00D82E6F"/>
    <w:rsid w:val="00D87E00"/>
    <w:rsid w:val="00D9134D"/>
    <w:rsid w:val="00DA22DF"/>
    <w:rsid w:val="00DA7A03"/>
    <w:rsid w:val="00DB1818"/>
    <w:rsid w:val="00DB678C"/>
    <w:rsid w:val="00DC309B"/>
    <w:rsid w:val="00DC4DA2"/>
    <w:rsid w:val="00DC70BA"/>
    <w:rsid w:val="00DD4C17"/>
    <w:rsid w:val="00DD74A5"/>
    <w:rsid w:val="00DE3263"/>
    <w:rsid w:val="00DF2B1F"/>
    <w:rsid w:val="00DF33FC"/>
    <w:rsid w:val="00DF3EA4"/>
    <w:rsid w:val="00DF62CD"/>
    <w:rsid w:val="00E05272"/>
    <w:rsid w:val="00E07EA9"/>
    <w:rsid w:val="00E101F3"/>
    <w:rsid w:val="00E14D03"/>
    <w:rsid w:val="00E16509"/>
    <w:rsid w:val="00E21E87"/>
    <w:rsid w:val="00E25E57"/>
    <w:rsid w:val="00E25FD2"/>
    <w:rsid w:val="00E30A24"/>
    <w:rsid w:val="00E44582"/>
    <w:rsid w:val="00E44D09"/>
    <w:rsid w:val="00E50036"/>
    <w:rsid w:val="00E54765"/>
    <w:rsid w:val="00E602D9"/>
    <w:rsid w:val="00E72713"/>
    <w:rsid w:val="00E775B9"/>
    <w:rsid w:val="00E77645"/>
    <w:rsid w:val="00EA15B0"/>
    <w:rsid w:val="00EA2B37"/>
    <w:rsid w:val="00EA3B90"/>
    <w:rsid w:val="00EA5EA7"/>
    <w:rsid w:val="00EA66BD"/>
    <w:rsid w:val="00EA6E6C"/>
    <w:rsid w:val="00EB1270"/>
    <w:rsid w:val="00EC4783"/>
    <w:rsid w:val="00EC4A25"/>
    <w:rsid w:val="00EE318B"/>
    <w:rsid w:val="00EE3450"/>
    <w:rsid w:val="00EF451D"/>
    <w:rsid w:val="00EF608C"/>
    <w:rsid w:val="00F025A2"/>
    <w:rsid w:val="00F03DF5"/>
    <w:rsid w:val="00F04712"/>
    <w:rsid w:val="00F13360"/>
    <w:rsid w:val="00F13F81"/>
    <w:rsid w:val="00F22EC7"/>
    <w:rsid w:val="00F325C8"/>
    <w:rsid w:val="00F34834"/>
    <w:rsid w:val="00F366EA"/>
    <w:rsid w:val="00F428C0"/>
    <w:rsid w:val="00F43813"/>
    <w:rsid w:val="00F62FC5"/>
    <w:rsid w:val="00F653B8"/>
    <w:rsid w:val="00F73866"/>
    <w:rsid w:val="00F8277A"/>
    <w:rsid w:val="00F84E41"/>
    <w:rsid w:val="00F85354"/>
    <w:rsid w:val="00F85883"/>
    <w:rsid w:val="00F8629D"/>
    <w:rsid w:val="00F87D1B"/>
    <w:rsid w:val="00F9008D"/>
    <w:rsid w:val="00F901B0"/>
    <w:rsid w:val="00F97066"/>
    <w:rsid w:val="00FA1266"/>
    <w:rsid w:val="00FA1E66"/>
    <w:rsid w:val="00FA4E24"/>
    <w:rsid w:val="00FB4764"/>
    <w:rsid w:val="00FC040B"/>
    <w:rsid w:val="00FC1192"/>
    <w:rsid w:val="00FC169E"/>
    <w:rsid w:val="00FC4417"/>
    <w:rsid w:val="00FC4C35"/>
    <w:rsid w:val="00FF77C0"/>
    <w:rsid w:val="0280288D"/>
    <w:rsid w:val="036E48D3"/>
    <w:rsid w:val="0711543E"/>
    <w:rsid w:val="11C64889"/>
    <w:rsid w:val="160A3120"/>
    <w:rsid w:val="16594A19"/>
    <w:rsid w:val="17172C6B"/>
    <w:rsid w:val="24053FD8"/>
    <w:rsid w:val="2A194C3A"/>
    <w:rsid w:val="2A7A362F"/>
    <w:rsid w:val="2C516ABA"/>
    <w:rsid w:val="2D6E46B3"/>
    <w:rsid w:val="309F06A5"/>
    <w:rsid w:val="36B32097"/>
    <w:rsid w:val="399D471B"/>
    <w:rsid w:val="3AE21AF9"/>
    <w:rsid w:val="3F876390"/>
    <w:rsid w:val="43DE2D93"/>
    <w:rsid w:val="46DD7286"/>
    <w:rsid w:val="577E5D55"/>
    <w:rsid w:val="59CE42C6"/>
    <w:rsid w:val="5A2F0BBD"/>
    <w:rsid w:val="69D440A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0E202D"/>
  <w15:docId w15:val="{7F1EF90B-7AB8-4619-A24E-616E9CFFE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semiHidden="1" w:uiPriority="39" w:qFormat="1"/>
    <w:lsdException w:name="toc 6" w:semiHidden="1" w:uiPriority="39" w:qFormat="1"/>
    <w:lsdException w:name="toc 7" w:semiHidden="1"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val="en-GB" w:eastAsia="en-US"/>
    </w:rPr>
  </w:style>
  <w:style w:type="paragraph" w:styleId="1">
    <w:name w:val="heading 1"/>
    <w:aliases w:val="H1,h1"/>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h2"/>
    <w:basedOn w:val="1"/>
    <w:next w:val="a1"/>
    <w:link w:val="2Char"/>
    <w:qFormat/>
    <w:pPr>
      <w:pBdr>
        <w:top w:val="none" w:sz="0" w:space="0" w:color="auto"/>
      </w:pBdr>
      <w:spacing w:before="180"/>
      <w:outlineLvl w:val="1"/>
    </w:pPr>
    <w:rPr>
      <w:sz w:val="32"/>
    </w:rPr>
  </w:style>
  <w:style w:type="paragraph" w:styleId="31">
    <w:name w:val="heading 3"/>
    <w:aliases w:val="H3,h3"/>
    <w:basedOn w:val="21"/>
    <w:next w:val="a1"/>
    <w:link w:val="3Char"/>
    <w:qFormat/>
    <w:pPr>
      <w:spacing w:before="120"/>
      <w:outlineLvl w:val="2"/>
    </w:pPr>
    <w:rPr>
      <w:sz w:val="28"/>
    </w:rPr>
  </w:style>
  <w:style w:type="paragraph" w:styleId="41">
    <w:name w:val="heading 4"/>
    <w:aliases w:val="h4"/>
    <w:basedOn w:val="31"/>
    <w:next w:val="a1"/>
    <w:link w:val="4Char"/>
    <w:qFormat/>
    <w:pPr>
      <w:ind w:left="1418" w:hanging="1418"/>
      <w:outlineLvl w:val="3"/>
    </w:pPr>
    <w:rPr>
      <w:sz w:val="24"/>
    </w:rPr>
  </w:style>
  <w:style w:type="paragraph" w:styleId="51">
    <w:name w:val="heading 5"/>
    <w:aliases w:val="h5,Heading5,Head5,H5,M5,mh2,Module heading 2,heading 8,Numbered Sub-list,Heading 81,标题 81,Heading 811,Heading 8111"/>
    <w:basedOn w:val="41"/>
    <w:next w:val="a1"/>
    <w:link w:val="5Char"/>
    <w:qFormat/>
    <w:pPr>
      <w:ind w:left="1701" w:hanging="1701"/>
      <w:outlineLvl w:val="4"/>
    </w:pPr>
    <w:rPr>
      <w:sz w:val="22"/>
    </w:rPr>
  </w:style>
  <w:style w:type="paragraph" w:styleId="6">
    <w:name w:val="heading 6"/>
    <w:aliases w:val="h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Char"/>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1"/>
    <w:next w:val="a1"/>
    <w:qFormat/>
    <w:pPr>
      <w:ind w:left="1985" w:hanging="1985"/>
      <w:outlineLvl w:val="9"/>
    </w:pPr>
    <w:rPr>
      <w:sz w:val="20"/>
    </w:rPr>
  </w:style>
  <w:style w:type="paragraph" w:styleId="32">
    <w:name w:val="List 3"/>
    <w:basedOn w:val="a1"/>
    <w:qFormat/>
    <w:pPr>
      <w:ind w:left="849" w:hanging="283"/>
      <w:contextualSpacing/>
    </w:pPr>
  </w:style>
  <w:style w:type="paragraph" w:styleId="70">
    <w:name w:val="toc 7"/>
    <w:basedOn w:val="60"/>
    <w:next w:val="a1"/>
    <w:uiPriority w:val="39"/>
    <w:qFormat/>
    <w:pPr>
      <w:ind w:left="2268" w:hanging="2268"/>
    </w:pPr>
  </w:style>
  <w:style w:type="paragraph" w:styleId="60">
    <w:name w:val="toc 6"/>
    <w:basedOn w:val="52"/>
    <w:next w:val="a1"/>
    <w:uiPriority w:val="39"/>
    <w:qFormat/>
    <w:pPr>
      <w:ind w:left="1985" w:hanging="1985"/>
    </w:pPr>
  </w:style>
  <w:style w:type="paragraph" w:styleId="52">
    <w:name w:val="toc 5"/>
    <w:basedOn w:val="42"/>
    <w:next w:val="a1"/>
    <w:uiPriority w:val="39"/>
    <w:qFormat/>
    <w:pPr>
      <w:ind w:left="1701" w:hanging="1701"/>
    </w:pPr>
  </w:style>
  <w:style w:type="paragraph" w:styleId="42">
    <w:name w:val="toc 4"/>
    <w:basedOn w:val="33"/>
    <w:next w:val="a1"/>
    <w:uiPriority w:val="39"/>
    <w:qFormat/>
    <w:pPr>
      <w:ind w:left="1418" w:hanging="1418"/>
    </w:pPr>
  </w:style>
  <w:style w:type="paragraph" w:styleId="33">
    <w:name w:val="toc 3"/>
    <w:basedOn w:val="22"/>
    <w:next w:val="a1"/>
    <w:uiPriority w:val="39"/>
    <w:qFormat/>
    <w:pPr>
      <w:ind w:left="1134" w:hanging="1134"/>
    </w:pPr>
  </w:style>
  <w:style w:type="paragraph" w:styleId="22">
    <w:name w:val="toc 2"/>
    <w:basedOn w:val="10"/>
    <w:next w:val="a1"/>
    <w:uiPriority w:val="39"/>
    <w:qFormat/>
    <w:pPr>
      <w:keepNext w:val="0"/>
      <w:spacing w:before="0"/>
      <w:ind w:left="851" w:hanging="851"/>
    </w:pPr>
    <w:rPr>
      <w:sz w:val="20"/>
    </w:rPr>
  </w:style>
  <w:style w:type="paragraph" w:styleId="10">
    <w:name w:val="toc 1"/>
    <w:next w:val="a1"/>
    <w:uiPriority w:val="39"/>
    <w:qFormat/>
    <w:pPr>
      <w:keepNext/>
      <w:keepLines/>
      <w:widowControl w:val="0"/>
      <w:tabs>
        <w:tab w:val="right" w:leader="dot" w:pos="9639"/>
      </w:tabs>
      <w:spacing w:before="120"/>
      <w:ind w:left="567" w:right="425" w:hanging="567"/>
    </w:pPr>
    <w:rPr>
      <w:sz w:val="22"/>
      <w:lang w:val="en-GB" w:eastAsia="en-US"/>
    </w:rPr>
  </w:style>
  <w:style w:type="paragraph" w:styleId="2">
    <w:name w:val="List Number 2"/>
    <w:basedOn w:val="a1"/>
    <w:qFormat/>
    <w:pPr>
      <w:numPr>
        <w:numId w:val="1"/>
      </w:numPr>
      <w:contextualSpacing/>
    </w:pPr>
  </w:style>
  <w:style w:type="paragraph" w:styleId="a6">
    <w:name w:val="table of authorities"/>
    <w:basedOn w:val="a1"/>
    <w:next w:val="a1"/>
    <w:qFormat/>
    <w:pPr>
      <w:spacing w:after="0"/>
      <w:ind w:left="200" w:hanging="200"/>
    </w:pPr>
  </w:style>
  <w:style w:type="paragraph" w:styleId="a7">
    <w:name w:val="Note Heading"/>
    <w:basedOn w:val="a1"/>
    <w:next w:val="a1"/>
    <w:link w:val="Char0"/>
    <w:qFormat/>
    <w:pPr>
      <w:spacing w:after="0"/>
    </w:pPr>
  </w:style>
  <w:style w:type="paragraph" w:styleId="40">
    <w:name w:val="List Bullet 4"/>
    <w:basedOn w:val="a1"/>
    <w:qFormat/>
    <w:pPr>
      <w:numPr>
        <w:numId w:val="2"/>
      </w:numPr>
      <w:contextualSpacing/>
    </w:pPr>
  </w:style>
  <w:style w:type="paragraph" w:styleId="80">
    <w:name w:val="index 8"/>
    <w:basedOn w:val="a1"/>
    <w:next w:val="a1"/>
    <w:qFormat/>
    <w:pPr>
      <w:spacing w:after="0"/>
      <w:ind w:left="1600" w:hanging="200"/>
    </w:pPr>
  </w:style>
  <w:style w:type="paragraph" w:styleId="a8">
    <w:name w:val="E-mail Signature"/>
    <w:basedOn w:val="a1"/>
    <w:link w:val="Char1"/>
    <w:qFormat/>
    <w:pPr>
      <w:spacing w:after="0"/>
    </w:pPr>
  </w:style>
  <w:style w:type="paragraph" w:styleId="a">
    <w:name w:val="List Number"/>
    <w:basedOn w:val="a1"/>
    <w:qFormat/>
    <w:pPr>
      <w:numPr>
        <w:numId w:val="3"/>
      </w:numPr>
      <w:contextualSpacing/>
    </w:pPr>
  </w:style>
  <w:style w:type="paragraph" w:styleId="a9">
    <w:name w:val="Normal Indent"/>
    <w:basedOn w:val="a1"/>
    <w:qFormat/>
    <w:pPr>
      <w:ind w:left="720"/>
    </w:pPr>
  </w:style>
  <w:style w:type="paragraph" w:styleId="aa">
    <w:name w:val="caption"/>
    <w:aliases w:val="cap,Caption Char1 Char,cap Char Char1,Caption Char Char1 Char,cap Char2 Char,Ca,Caption Char C...,cap1,cap2,cap11,Légende-figure,Légende-figure Char,Beschrifubg,Beschriftung Char,label,cap11 Char Char Char,captions,cap Char2,C,CaptionTable"/>
    <w:basedOn w:val="a1"/>
    <w:next w:val="a1"/>
    <w:link w:val="Char2"/>
    <w:unhideWhenUsed/>
    <w:qFormat/>
    <w:pPr>
      <w:spacing w:after="200"/>
    </w:pPr>
    <w:rPr>
      <w:i/>
      <w:iCs/>
      <w:color w:val="44546A" w:themeColor="text2"/>
      <w:sz w:val="18"/>
      <w:szCs w:val="18"/>
    </w:rPr>
  </w:style>
  <w:style w:type="paragraph" w:styleId="53">
    <w:name w:val="index 5"/>
    <w:basedOn w:val="a1"/>
    <w:next w:val="a1"/>
    <w:qFormat/>
    <w:pPr>
      <w:spacing w:after="0"/>
      <w:ind w:left="1000" w:hanging="200"/>
    </w:pPr>
  </w:style>
  <w:style w:type="paragraph" w:styleId="a0">
    <w:name w:val="List Bullet"/>
    <w:basedOn w:val="a1"/>
    <w:qFormat/>
    <w:pPr>
      <w:numPr>
        <w:numId w:val="4"/>
      </w:numPr>
      <w:contextualSpacing/>
    </w:pPr>
  </w:style>
  <w:style w:type="paragraph" w:styleId="ab">
    <w:name w:val="envelope address"/>
    <w:basedOn w:val="a1"/>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c">
    <w:name w:val="Document Map"/>
    <w:basedOn w:val="a1"/>
    <w:link w:val="Char3"/>
    <w:qFormat/>
    <w:pPr>
      <w:spacing w:after="0"/>
    </w:pPr>
    <w:rPr>
      <w:rFonts w:ascii="Segoe UI" w:hAnsi="Segoe UI" w:cs="Segoe UI"/>
      <w:sz w:val="16"/>
      <w:szCs w:val="16"/>
    </w:rPr>
  </w:style>
  <w:style w:type="paragraph" w:styleId="ad">
    <w:name w:val="toa heading"/>
    <w:basedOn w:val="a1"/>
    <w:next w:val="a1"/>
    <w:qFormat/>
    <w:pPr>
      <w:spacing w:before="120"/>
    </w:pPr>
    <w:rPr>
      <w:rFonts w:asciiTheme="majorHAnsi" w:eastAsiaTheme="majorEastAsia" w:hAnsiTheme="majorHAnsi" w:cstheme="majorBidi"/>
      <w:b/>
      <w:bCs/>
      <w:sz w:val="24"/>
      <w:szCs w:val="24"/>
    </w:rPr>
  </w:style>
  <w:style w:type="paragraph" w:styleId="ae">
    <w:name w:val="annotation text"/>
    <w:basedOn w:val="a1"/>
    <w:link w:val="Char4"/>
    <w:qFormat/>
  </w:style>
  <w:style w:type="paragraph" w:styleId="61">
    <w:name w:val="index 6"/>
    <w:basedOn w:val="a1"/>
    <w:next w:val="a1"/>
    <w:qFormat/>
    <w:pPr>
      <w:spacing w:after="0"/>
      <w:ind w:left="1200" w:hanging="200"/>
    </w:pPr>
  </w:style>
  <w:style w:type="paragraph" w:styleId="af">
    <w:name w:val="Salutation"/>
    <w:basedOn w:val="a1"/>
    <w:next w:val="a1"/>
    <w:link w:val="Char5"/>
    <w:qFormat/>
  </w:style>
  <w:style w:type="paragraph" w:styleId="34">
    <w:name w:val="Body Text 3"/>
    <w:basedOn w:val="a1"/>
    <w:link w:val="3Char0"/>
    <w:qFormat/>
    <w:pPr>
      <w:spacing w:after="120"/>
    </w:pPr>
    <w:rPr>
      <w:sz w:val="16"/>
      <w:szCs w:val="16"/>
    </w:rPr>
  </w:style>
  <w:style w:type="paragraph" w:styleId="af0">
    <w:name w:val="Closing"/>
    <w:basedOn w:val="a1"/>
    <w:link w:val="Char6"/>
    <w:qFormat/>
    <w:pPr>
      <w:spacing w:after="0"/>
      <w:ind w:left="4252"/>
    </w:pPr>
  </w:style>
  <w:style w:type="paragraph" w:styleId="30">
    <w:name w:val="List Bullet 3"/>
    <w:basedOn w:val="a1"/>
    <w:qFormat/>
    <w:pPr>
      <w:numPr>
        <w:numId w:val="5"/>
      </w:numPr>
      <w:contextualSpacing/>
    </w:pPr>
  </w:style>
  <w:style w:type="paragraph" w:styleId="af1">
    <w:name w:val="Body Text"/>
    <w:basedOn w:val="a1"/>
    <w:link w:val="Char7"/>
    <w:qFormat/>
    <w:pPr>
      <w:spacing w:after="120"/>
    </w:pPr>
  </w:style>
  <w:style w:type="paragraph" w:styleId="af2">
    <w:name w:val="Body Text Indent"/>
    <w:basedOn w:val="a1"/>
    <w:link w:val="Char8"/>
    <w:qFormat/>
    <w:pPr>
      <w:spacing w:after="120"/>
      <w:ind w:left="283"/>
    </w:pPr>
  </w:style>
  <w:style w:type="paragraph" w:styleId="3">
    <w:name w:val="List Number 3"/>
    <w:basedOn w:val="a1"/>
    <w:qFormat/>
    <w:pPr>
      <w:numPr>
        <w:numId w:val="6"/>
      </w:numPr>
      <w:contextualSpacing/>
    </w:pPr>
  </w:style>
  <w:style w:type="paragraph" w:styleId="23">
    <w:name w:val="List 2"/>
    <w:basedOn w:val="a1"/>
    <w:qFormat/>
    <w:pPr>
      <w:ind w:left="566" w:hanging="283"/>
      <w:contextualSpacing/>
    </w:pPr>
  </w:style>
  <w:style w:type="paragraph" w:styleId="af3">
    <w:name w:val="List Continue"/>
    <w:basedOn w:val="a1"/>
    <w:qFormat/>
    <w:pPr>
      <w:spacing w:after="120"/>
      <w:ind w:left="283"/>
      <w:contextualSpacing/>
    </w:pPr>
  </w:style>
  <w:style w:type="paragraph" w:styleId="af4">
    <w:name w:val="Block Text"/>
    <w:basedOn w:val="a1"/>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20">
    <w:name w:val="List Bullet 2"/>
    <w:basedOn w:val="a1"/>
    <w:qFormat/>
    <w:pPr>
      <w:numPr>
        <w:numId w:val="7"/>
      </w:numPr>
      <w:contextualSpacing/>
    </w:pPr>
  </w:style>
  <w:style w:type="paragraph" w:styleId="HTML">
    <w:name w:val="HTML Address"/>
    <w:basedOn w:val="a1"/>
    <w:link w:val="HTMLChar"/>
    <w:qFormat/>
    <w:pPr>
      <w:spacing w:after="0"/>
    </w:pPr>
    <w:rPr>
      <w:i/>
      <w:iCs/>
    </w:rPr>
  </w:style>
  <w:style w:type="paragraph" w:styleId="43">
    <w:name w:val="index 4"/>
    <w:basedOn w:val="a1"/>
    <w:next w:val="a1"/>
    <w:qFormat/>
    <w:pPr>
      <w:spacing w:after="0"/>
      <w:ind w:left="800" w:hanging="200"/>
    </w:pPr>
  </w:style>
  <w:style w:type="paragraph" w:styleId="af5">
    <w:name w:val="Plain Text"/>
    <w:basedOn w:val="a1"/>
    <w:link w:val="Char9"/>
    <w:qFormat/>
    <w:pPr>
      <w:spacing w:after="0"/>
    </w:pPr>
    <w:rPr>
      <w:rFonts w:ascii="Consolas" w:hAnsi="Consolas"/>
      <w:sz w:val="21"/>
      <w:szCs w:val="21"/>
    </w:rPr>
  </w:style>
  <w:style w:type="paragraph" w:styleId="50">
    <w:name w:val="List Bullet 5"/>
    <w:basedOn w:val="a1"/>
    <w:qFormat/>
    <w:pPr>
      <w:numPr>
        <w:numId w:val="8"/>
      </w:numPr>
      <w:contextualSpacing/>
    </w:pPr>
  </w:style>
  <w:style w:type="paragraph" w:styleId="4">
    <w:name w:val="List Number 4"/>
    <w:basedOn w:val="a1"/>
    <w:qFormat/>
    <w:pPr>
      <w:numPr>
        <w:numId w:val="9"/>
      </w:numPr>
      <w:contextualSpacing/>
    </w:pPr>
  </w:style>
  <w:style w:type="paragraph" w:styleId="81">
    <w:name w:val="toc 8"/>
    <w:basedOn w:val="10"/>
    <w:next w:val="a1"/>
    <w:uiPriority w:val="39"/>
    <w:qFormat/>
    <w:pPr>
      <w:spacing w:before="180"/>
      <w:ind w:left="2693" w:hanging="2693"/>
    </w:pPr>
    <w:rPr>
      <w:b/>
    </w:rPr>
  </w:style>
  <w:style w:type="paragraph" w:styleId="35">
    <w:name w:val="index 3"/>
    <w:basedOn w:val="a1"/>
    <w:next w:val="a1"/>
    <w:qFormat/>
    <w:pPr>
      <w:spacing w:after="0"/>
      <w:ind w:left="600" w:hanging="200"/>
    </w:pPr>
  </w:style>
  <w:style w:type="paragraph" w:styleId="af6">
    <w:name w:val="Date"/>
    <w:basedOn w:val="a1"/>
    <w:next w:val="a1"/>
    <w:link w:val="Chara"/>
    <w:qFormat/>
  </w:style>
  <w:style w:type="paragraph" w:styleId="24">
    <w:name w:val="Body Text Indent 2"/>
    <w:basedOn w:val="a1"/>
    <w:link w:val="2Char0"/>
    <w:qFormat/>
    <w:pPr>
      <w:spacing w:after="120" w:line="480" w:lineRule="auto"/>
      <w:ind w:left="283"/>
    </w:pPr>
  </w:style>
  <w:style w:type="paragraph" w:styleId="af7">
    <w:name w:val="endnote text"/>
    <w:basedOn w:val="a1"/>
    <w:link w:val="Charb"/>
    <w:qFormat/>
    <w:pPr>
      <w:spacing w:after="0"/>
    </w:pPr>
  </w:style>
  <w:style w:type="paragraph" w:styleId="54">
    <w:name w:val="List Continue 5"/>
    <w:basedOn w:val="a1"/>
    <w:qFormat/>
    <w:pPr>
      <w:spacing w:after="120"/>
      <w:ind w:left="1415"/>
      <w:contextualSpacing/>
    </w:pPr>
  </w:style>
  <w:style w:type="paragraph" w:styleId="af8">
    <w:name w:val="Balloon Text"/>
    <w:basedOn w:val="a1"/>
    <w:link w:val="Charc"/>
    <w:uiPriority w:val="99"/>
    <w:semiHidden/>
    <w:unhideWhenUsed/>
    <w:qFormat/>
    <w:pPr>
      <w:spacing w:after="0"/>
    </w:pPr>
    <w:rPr>
      <w:rFonts w:ascii="Segoe UI" w:hAnsi="Segoe UI" w:cs="Segoe UI"/>
      <w:sz w:val="18"/>
      <w:szCs w:val="18"/>
    </w:rPr>
  </w:style>
  <w:style w:type="paragraph" w:styleId="af9">
    <w:name w:val="footer"/>
    <w:basedOn w:val="afa"/>
    <w:link w:val="Chard"/>
    <w:qFormat/>
    <w:pPr>
      <w:jc w:val="center"/>
    </w:pPr>
    <w:rPr>
      <w:i/>
    </w:rPr>
  </w:style>
  <w:style w:type="paragraph" w:styleId="afa">
    <w:name w:val="header"/>
    <w:link w:val="Chare"/>
    <w:qFormat/>
    <w:pPr>
      <w:widowControl w:val="0"/>
      <w:overflowPunct w:val="0"/>
      <w:autoSpaceDE w:val="0"/>
      <w:autoSpaceDN w:val="0"/>
      <w:adjustRightInd w:val="0"/>
      <w:textAlignment w:val="baseline"/>
    </w:pPr>
    <w:rPr>
      <w:rFonts w:ascii="Arial" w:hAnsi="Arial"/>
      <w:b/>
      <w:sz w:val="18"/>
      <w:lang w:val="en-GB" w:eastAsia="ja-JP"/>
    </w:rPr>
  </w:style>
  <w:style w:type="paragraph" w:styleId="afb">
    <w:name w:val="envelope return"/>
    <w:basedOn w:val="a1"/>
    <w:qFormat/>
    <w:pPr>
      <w:spacing w:after="0"/>
    </w:pPr>
    <w:rPr>
      <w:rFonts w:asciiTheme="majorHAnsi" w:eastAsiaTheme="majorEastAsia" w:hAnsiTheme="majorHAnsi" w:cstheme="majorBidi"/>
    </w:rPr>
  </w:style>
  <w:style w:type="paragraph" w:styleId="afc">
    <w:name w:val="Signature"/>
    <w:basedOn w:val="a1"/>
    <w:link w:val="Charf"/>
    <w:qFormat/>
    <w:pPr>
      <w:spacing w:after="0"/>
      <w:ind w:left="4252"/>
    </w:pPr>
  </w:style>
  <w:style w:type="paragraph" w:styleId="44">
    <w:name w:val="List Continue 4"/>
    <w:basedOn w:val="a1"/>
    <w:qFormat/>
    <w:pPr>
      <w:spacing w:after="120"/>
      <w:ind w:left="1132"/>
      <w:contextualSpacing/>
    </w:pPr>
  </w:style>
  <w:style w:type="paragraph" w:styleId="afd">
    <w:name w:val="index heading"/>
    <w:basedOn w:val="a1"/>
    <w:next w:val="11"/>
    <w:qFormat/>
    <w:rPr>
      <w:rFonts w:asciiTheme="majorHAnsi" w:eastAsiaTheme="majorEastAsia" w:hAnsiTheme="majorHAnsi" w:cstheme="majorBidi"/>
      <w:b/>
      <w:bCs/>
    </w:rPr>
  </w:style>
  <w:style w:type="paragraph" w:styleId="11">
    <w:name w:val="index 1"/>
    <w:basedOn w:val="a1"/>
    <w:next w:val="a1"/>
    <w:qFormat/>
    <w:pPr>
      <w:spacing w:after="0"/>
      <w:ind w:left="200" w:hanging="200"/>
    </w:pPr>
  </w:style>
  <w:style w:type="paragraph" w:styleId="afe">
    <w:name w:val="Subtitle"/>
    <w:basedOn w:val="a1"/>
    <w:next w:val="a1"/>
    <w:link w:val="Charf0"/>
    <w:qFormat/>
    <w:pPr>
      <w:spacing w:after="160"/>
    </w:pPr>
    <w:rPr>
      <w:rFonts w:asciiTheme="minorHAnsi" w:hAnsiTheme="minorHAnsi" w:cstheme="minorBidi"/>
      <w:color w:val="595959" w:themeColor="text1" w:themeTint="A6"/>
      <w:spacing w:val="15"/>
      <w:sz w:val="22"/>
      <w:szCs w:val="22"/>
    </w:rPr>
  </w:style>
  <w:style w:type="paragraph" w:styleId="5">
    <w:name w:val="List Number 5"/>
    <w:basedOn w:val="a1"/>
    <w:qFormat/>
    <w:pPr>
      <w:numPr>
        <w:numId w:val="10"/>
      </w:numPr>
      <w:contextualSpacing/>
    </w:pPr>
  </w:style>
  <w:style w:type="paragraph" w:styleId="aff">
    <w:name w:val="List"/>
    <w:basedOn w:val="a1"/>
    <w:qFormat/>
    <w:pPr>
      <w:ind w:left="283" w:hanging="283"/>
      <w:contextualSpacing/>
    </w:pPr>
  </w:style>
  <w:style w:type="paragraph" w:styleId="aff0">
    <w:name w:val="footnote text"/>
    <w:basedOn w:val="a1"/>
    <w:link w:val="Charf1"/>
    <w:qFormat/>
    <w:pPr>
      <w:spacing w:after="0"/>
    </w:pPr>
  </w:style>
  <w:style w:type="paragraph" w:styleId="55">
    <w:name w:val="List 5"/>
    <w:basedOn w:val="a1"/>
    <w:qFormat/>
    <w:pPr>
      <w:ind w:left="1415" w:hanging="283"/>
      <w:contextualSpacing/>
    </w:pPr>
  </w:style>
  <w:style w:type="paragraph" w:styleId="36">
    <w:name w:val="Body Text Indent 3"/>
    <w:basedOn w:val="a1"/>
    <w:link w:val="3Char1"/>
    <w:qFormat/>
    <w:pPr>
      <w:spacing w:after="120"/>
      <w:ind w:left="283"/>
    </w:pPr>
    <w:rPr>
      <w:sz w:val="16"/>
      <w:szCs w:val="16"/>
    </w:rPr>
  </w:style>
  <w:style w:type="paragraph" w:styleId="71">
    <w:name w:val="index 7"/>
    <w:basedOn w:val="a1"/>
    <w:next w:val="a1"/>
    <w:qFormat/>
    <w:pPr>
      <w:spacing w:after="0"/>
      <w:ind w:left="1400" w:hanging="200"/>
    </w:pPr>
  </w:style>
  <w:style w:type="paragraph" w:styleId="90">
    <w:name w:val="index 9"/>
    <w:basedOn w:val="a1"/>
    <w:next w:val="a1"/>
    <w:qFormat/>
    <w:pPr>
      <w:spacing w:after="0"/>
      <w:ind w:left="1800" w:hanging="200"/>
    </w:pPr>
  </w:style>
  <w:style w:type="paragraph" w:styleId="aff1">
    <w:name w:val="table of figures"/>
    <w:basedOn w:val="a1"/>
    <w:next w:val="a1"/>
    <w:qFormat/>
    <w:pPr>
      <w:spacing w:after="0"/>
    </w:pPr>
  </w:style>
  <w:style w:type="paragraph" w:styleId="91">
    <w:name w:val="toc 9"/>
    <w:basedOn w:val="81"/>
    <w:next w:val="a1"/>
    <w:uiPriority w:val="39"/>
    <w:qFormat/>
    <w:pPr>
      <w:ind w:left="1418" w:hanging="1418"/>
    </w:pPr>
  </w:style>
  <w:style w:type="paragraph" w:styleId="25">
    <w:name w:val="Body Text 2"/>
    <w:basedOn w:val="a1"/>
    <w:link w:val="2Char1"/>
    <w:qFormat/>
    <w:pPr>
      <w:spacing w:after="120" w:line="480" w:lineRule="auto"/>
    </w:pPr>
  </w:style>
  <w:style w:type="paragraph" w:styleId="45">
    <w:name w:val="List 4"/>
    <w:basedOn w:val="a1"/>
    <w:qFormat/>
    <w:pPr>
      <w:ind w:left="1132" w:hanging="283"/>
      <w:contextualSpacing/>
    </w:pPr>
  </w:style>
  <w:style w:type="paragraph" w:styleId="26">
    <w:name w:val="List Continue 2"/>
    <w:basedOn w:val="a1"/>
    <w:qFormat/>
    <w:pPr>
      <w:spacing w:after="120"/>
      <w:ind w:left="566"/>
      <w:contextualSpacing/>
    </w:pPr>
  </w:style>
  <w:style w:type="paragraph" w:styleId="aff2">
    <w:name w:val="Message Header"/>
    <w:basedOn w:val="a1"/>
    <w:link w:val="Charf2"/>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0">
    <w:name w:val="HTML Preformatted"/>
    <w:basedOn w:val="a1"/>
    <w:link w:val="HTMLChar0"/>
    <w:qFormat/>
    <w:pPr>
      <w:spacing w:after="0"/>
    </w:pPr>
    <w:rPr>
      <w:rFonts w:ascii="Consolas" w:hAnsi="Consolas"/>
    </w:rPr>
  </w:style>
  <w:style w:type="paragraph" w:styleId="aff3">
    <w:name w:val="Normal (Web)"/>
    <w:basedOn w:val="a1"/>
    <w:qFormat/>
    <w:rPr>
      <w:sz w:val="24"/>
      <w:szCs w:val="24"/>
    </w:rPr>
  </w:style>
  <w:style w:type="paragraph" w:styleId="37">
    <w:name w:val="List Continue 3"/>
    <w:basedOn w:val="a1"/>
    <w:qFormat/>
    <w:pPr>
      <w:spacing w:after="120"/>
      <w:ind w:left="849"/>
      <w:contextualSpacing/>
    </w:pPr>
  </w:style>
  <w:style w:type="paragraph" w:styleId="27">
    <w:name w:val="index 2"/>
    <w:basedOn w:val="a1"/>
    <w:next w:val="a1"/>
    <w:qFormat/>
    <w:pPr>
      <w:spacing w:after="0"/>
      <w:ind w:left="400" w:hanging="200"/>
    </w:pPr>
  </w:style>
  <w:style w:type="paragraph" w:styleId="aff4">
    <w:name w:val="Title"/>
    <w:basedOn w:val="a1"/>
    <w:next w:val="a1"/>
    <w:link w:val="Charf3"/>
    <w:qFormat/>
    <w:pPr>
      <w:spacing w:after="0"/>
      <w:contextualSpacing/>
    </w:pPr>
    <w:rPr>
      <w:rFonts w:asciiTheme="majorHAnsi" w:eastAsiaTheme="majorEastAsia" w:hAnsiTheme="majorHAnsi" w:cstheme="majorBidi"/>
      <w:spacing w:val="-10"/>
      <w:kern w:val="28"/>
      <w:sz w:val="56"/>
      <w:szCs w:val="56"/>
    </w:rPr>
  </w:style>
  <w:style w:type="paragraph" w:styleId="aff5">
    <w:name w:val="annotation subject"/>
    <w:basedOn w:val="ae"/>
    <w:next w:val="ae"/>
    <w:link w:val="Charf4"/>
    <w:qFormat/>
    <w:rPr>
      <w:b/>
      <w:bCs/>
    </w:rPr>
  </w:style>
  <w:style w:type="paragraph" w:styleId="aff6">
    <w:name w:val="Body Text First Indent"/>
    <w:basedOn w:val="af1"/>
    <w:link w:val="Charf5"/>
    <w:qFormat/>
    <w:pPr>
      <w:spacing w:after="180"/>
      <w:ind w:firstLine="360"/>
    </w:pPr>
  </w:style>
  <w:style w:type="paragraph" w:styleId="28">
    <w:name w:val="Body Text First Indent 2"/>
    <w:basedOn w:val="af2"/>
    <w:link w:val="2Char2"/>
    <w:qFormat/>
    <w:pPr>
      <w:spacing w:after="180"/>
      <w:ind w:left="360" w:firstLine="360"/>
    </w:pPr>
  </w:style>
  <w:style w:type="table" w:styleId="aff7">
    <w:name w:val="Table 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FollowedHyperlink"/>
    <w:qFormat/>
    <w:rPr>
      <w:color w:val="954F72"/>
      <w:u w:val="single"/>
    </w:rPr>
  </w:style>
  <w:style w:type="character" w:styleId="aff9">
    <w:name w:val="Hyperlink"/>
    <w:uiPriority w:val="99"/>
    <w:qFormat/>
    <w:rPr>
      <w:color w:val="0563C1"/>
      <w:u w:val="single"/>
    </w:rPr>
  </w:style>
  <w:style w:type="paragraph" w:customStyle="1" w:styleId="EQ">
    <w:name w:val="EQ"/>
    <w:basedOn w:val="a1"/>
    <w:next w:val="a1"/>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1"/>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
    <w:qFormat/>
    <w:pPr>
      <w:ind w:left="568" w:hanging="284"/>
    </w:pPr>
  </w:style>
  <w:style w:type="paragraph" w:customStyle="1" w:styleId="EditorsNote">
    <w:name w:val="Editor's Note"/>
    <w:aliases w:val="EN"/>
    <w:basedOn w:val="NO"/>
    <w:link w:val="EditorsNoteCarCar"/>
    <w:qFormat/>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keepNext/>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keepNext/>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B2">
    <w:name w:val="B2"/>
    <w:basedOn w:val="a1"/>
    <w:qFormat/>
    <w:pPr>
      <w:ind w:left="851" w:hanging="284"/>
    </w:pPr>
  </w:style>
  <w:style w:type="paragraph" w:customStyle="1" w:styleId="B3">
    <w:name w:val="B3"/>
    <w:basedOn w:val="a1"/>
    <w:qFormat/>
    <w:pPr>
      <w:ind w:left="1135" w:hanging="284"/>
    </w:pPr>
  </w:style>
  <w:style w:type="paragraph" w:customStyle="1" w:styleId="B4">
    <w:name w:val="B4"/>
    <w:basedOn w:val="a1"/>
    <w:qFormat/>
    <w:pPr>
      <w:ind w:left="1418" w:hanging="284"/>
    </w:pPr>
  </w:style>
  <w:style w:type="paragraph" w:customStyle="1" w:styleId="B5">
    <w:name w:val="B5"/>
    <w:basedOn w:val="a1"/>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character" w:customStyle="1" w:styleId="UnresolvedMention1">
    <w:name w:val="Unresolved Mention1"/>
    <w:uiPriority w:val="99"/>
    <w:semiHidden/>
    <w:unhideWhenUsed/>
    <w:qFormat/>
    <w:rPr>
      <w:color w:val="605E5C"/>
      <w:shd w:val="clear" w:color="auto" w:fill="E1DFDD"/>
    </w:rPr>
  </w:style>
  <w:style w:type="character" w:customStyle="1" w:styleId="THChar">
    <w:name w:val="TH Char"/>
    <w:link w:val="TH"/>
    <w:qFormat/>
    <w:rPr>
      <w:rFonts w:ascii="Arial" w:hAnsi="Arial"/>
      <w:b/>
      <w:lang w:eastAsia="en-US"/>
    </w:rPr>
  </w:style>
  <w:style w:type="character" w:customStyle="1" w:styleId="Charc">
    <w:name w:val="批注框文本 Char"/>
    <w:basedOn w:val="a2"/>
    <w:link w:val="af8"/>
    <w:uiPriority w:val="99"/>
    <w:semiHidden/>
    <w:qFormat/>
    <w:rPr>
      <w:rFonts w:ascii="Segoe UI" w:hAnsi="Segoe UI" w:cs="Segoe UI"/>
      <w:sz w:val="18"/>
      <w:szCs w:val="18"/>
      <w:lang w:eastAsia="en-US"/>
    </w:rPr>
  </w:style>
  <w:style w:type="paragraph" w:customStyle="1" w:styleId="Bibliography1">
    <w:name w:val="Bibliography1"/>
    <w:basedOn w:val="a1"/>
    <w:next w:val="a1"/>
    <w:uiPriority w:val="37"/>
    <w:semiHidden/>
    <w:unhideWhenUsed/>
    <w:qFormat/>
  </w:style>
  <w:style w:type="character" w:customStyle="1" w:styleId="Char7">
    <w:name w:val="正文文本 Char"/>
    <w:basedOn w:val="a2"/>
    <w:link w:val="af1"/>
    <w:qFormat/>
    <w:rPr>
      <w:lang w:eastAsia="en-US"/>
    </w:rPr>
  </w:style>
  <w:style w:type="character" w:customStyle="1" w:styleId="2Char1">
    <w:name w:val="正文文本 2 Char"/>
    <w:basedOn w:val="a2"/>
    <w:link w:val="25"/>
    <w:qFormat/>
    <w:rPr>
      <w:lang w:eastAsia="en-US"/>
    </w:rPr>
  </w:style>
  <w:style w:type="character" w:customStyle="1" w:styleId="3Char0">
    <w:name w:val="正文文本 3 Char"/>
    <w:basedOn w:val="a2"/>
    <w:link w:val="34"/>
    <w:qFormat/>
    <w:rPr>
      <w:sz w:val="16"/>
      <w:szCs w:val="16"/>
      <w:lang w:eastAsia="en-US"/>
    </w:rPr>
  </w:style>
  <w:style w:type="character" w:customStyle="1" w:styleId="Charf5">
    <w:name w:val="正文首行缩进 Char"/>
    <w:basedOn w:val="Char7"/>
    <w:link w:val="aff6"/>
    <w:qFormat/>
    <w:rPr>
      <w:lang w:eastAsia="en-US"/>
    </w:rPr>
  </w:style>
  <w:style w:type="character" w:customStyle="1" w:styleId="Char8">
    <w:name w:val="正文文本缩进 Char"/>
    <w:basedOn w:val="a2"/>
    <w:link w:val="af2"/>
    <w:qFormat/>
    <w:rPr>
      <w:lang w:eastAsia="en-US"/>
    </w:rPr>
  </w:style>
  <w:style w:type="character" w:customStyle="1" w:styleId="2Char2">
    <w:name w:val="正文首行缩进 2 Char"/>
    <w:basedOn w:val="Char8"/>
    <w:link w:val="28"/>
    <w:qFormat/>
    <w:rPr>
      <w:lang w:eastAsia="en-US"/>
    </w:rPr>
  </w:style>
  <w:style w:type="character" w:customStyle="1" w:styleId="2Char0">
    <w:name w:val="正文文本缩进 2 Char"/>
    <w:basedOn w:val="a2"/>
    <w:link w:val="24"/>
    <w:qFormat/>
    <w:rPr>
      <w:lang w:eastAsia="en-US"/>
    </w:rPr>
  </w:style>
  <w:style w:type="character" w:customStyle="1" w:styleId="3Char1">
    <w:name w:val="正文文本缩进 3 Char"/>
    <w:basedOn w:val="a2"/>
    <w:link w:val="36"/>
    <w:qFormat/>
    <w:rPr>
      <w:sz w:val="16"/>
      <w:szCs w:val="16"/>
      <w:lang w:eastAsia="en-US"/>
    </w:rPr>
  </w:style>
  <w:style w:type="character" w:customStyle="1" w:styleId="Char6">
    <w:name w:val="结束语 Char"/>
    <w:basedOn w:val="a2"/>
    <w:link w:val="af0"/>
    <w:qFormat/>
    <w:rPr>
      <w:lang w:eastAsia="en-US"/>
    </w:rPr>
  </w:style>
  <w:style w:type="character" w:customStyle="1" w:styleId="Char4">
    <w:name w:val="批注文字 Char"/>
    <w:basedOn w:val="a2"/>
    <w:link w:val="ae"/>
    <w:qFormat/>
    <w:rPr>
      <w:lang w:eastAsia="en-US"/>
    </w:rPr>
  </w:style>
  <w:style w:type="character" w:customStyle="1" w:styleId="Charf4">
    <w:name w:val="批注主题 Char"/>
    <w:basedOn w:val="Char4"/>
    <w:link w:val="aff5"/>
    <w:qFormat/>
    <w:rPr>
      <w:b/>
      <w:bCs/>
      <w:lang w:eastAsia="en-US"/>
    </w:rPr>
  </w:style>
  <w:style w:type="character" w:customStyle="1" w:styleId="Chara">
    <w:name w:val="日期 Char"/>
    <w:basedOn w:val="a2"/>
    <w:link w:val="af6"/>
    <w:qFormat/>
    <w:rPr>
      <w:lang w:eastAsia="en-US"/>
    </w:rPr>
  </w:style>
  <w:style w:type="character" w:customStyle="1" w:styleId="Char3">
    <w:name w:val="文档结构图 Char"/>
    <w:basedOn w:val="a2"/>
    <w:link w:val="ac"/>
    <w:qFormat/>
    <w:rPr>
      <w:rFonts w:ascii="Segoe UI" w:hAnsi="Segoe UI" w:cs="Segoe UI"/>
      <w:sz w:val="16"/>
      <w:szCs w:val="16"/>
      <w:lang w:eastAsia="en-US"/>
    </w:rPr>
  </w:style>
  <w:style w:type="character" w:customStyle="1" w:styleId="Char1">
    <w:name w:val="电子邮件签名 Char"/>
    <w:basedOn w:val="a2"/>
    <w:link w:val="a8"/>
    <w:qFormat/>
    <w:rPr>
      <w:lang w:eastAsia="en-US"/>
    </w:rPr>
  </w:style>
  <w:style w:type="character" w:customStyle="1" w:styleId="Charb">
    <w:name w:val="尾注文本 Char"/>
    <w:basedOn w:val="a2"/>
    <w:link w:val="af7"/>
    <w:qFormat/>
    <w:rPr>
      <w:lang w:eastAsia="en-US"/>
    </w:rPr>
  </w:style>
  <w:style w:type="character" w:customStyle="1" w:styleId="Charf1">
    <w:name w:val="脚注文本 Char"/>
    <w:basedOn w:val="a2"/>
    <w:link w:val="aff0"/>
    <w:qFormat/>
    <w:rPr>
      <w:lang w:eastAsia="en-US"/>
    </w:rPr>
  </w:style>
  <w:style w:type="character" w:customStyle="1" w:styleId="HTMLChar">
    <w:name w:val="HTML 地址 Char"/>
    <w:basedOn w:val="a2"/>
    <w:link w:val="HTML"/>
    <w:qFormat/>
    <w:rPr>
      <w:i/>
      <w:iCs/>
      <w:lang w:eastAsia="en-US"/>
    </w:rPr>
  </w:style>
  <w:style w:type="character" w:customStyle="1" w:styleId="HTMLChar0">
    <w:name w:val="HTML 预设格式 Char"/>
    <w:basedOn w:val="a2"/>
    <w:link w:val="HTML0"/>
    <w:qFormat/>
    <w:rPr>
      <w:rFonts w:ascii="Consolas" w:hAnsi="Consolas"/>
      <w:lang w:eastAsia="en-US"/>
    </w:rPr>
  </w:style>
  <w:style w:type="paragraph" w:styleId="affa">
    <w:name w:val="Intense Quote"/>
    <w:basedOn w:val="a1"/>
    <w:next w:val="a1"/>
    <w:link w:val="Charf6"/>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f6">
    <w:name w:val="明显引用 Char"/>
    <w:basedOn w:val="a2"/>
    <w:link w:val="affa"/>
    <w:uiPriority w:val="30"/>
    <w:qFormat/>
    <w:rPr>
      <w:i/>
      <w:iCs/>
      <w:color w:val="4472C4" w:themeColor="accent1"/>
      <w:lang w:eastAsia="en-US"/>
    </w:rPr>
  </w:style>
  <w:style w:type="paragraph" w:styleId="affb">
    <w:name w:val="List Paragraph"/>
    <w:basedOn w:val="a1"/>
    <w:link w:val="Charf7"/>
    <w:uiPriority w:val="34"/>
    <w:qFormat/>
    <w:pPr>
      <w:ind w:left="720"/>
      <w:contextualSpacing/>
    </w:pPr>
  </w:style>
  <w:style w:type="character" w:customStyle="1" w:styleId="Char">
    <w:name w:val="宏文本 Char"/>
    <w:basedOn w:val="a2"/>
    <w:link w:val="a5"/>
    <w:qFormat/>
    <w:rPr>
      <w:rFonts w:ascii="Consolas" w:hAnsi="Consolas"/>
      <w:lang w:eastAsia="en-US"/>
    </w:rPr>
  </w:style>
  <w:style w:type="character" w:customStyle="1" w:styleId="Charf2">
    <w:name w:val="信息标题 Char"/>
    <w:basedOn w:val="a2"/>
    <w:link w:val="aff2"/>
    <w:qFormat/>
    <w:rPr>
      <w:rFonts w:asciiTheme="majorHAnsi" w:eastAsiaTheme="majorEastAsia" w:hAnsiTheme="majorHAnsi" w:cstheme="majorBidi"/>
      <w:sz w:val="24"/>
      <w:szCs w:val="24"/>
      <w:shd w:val="pct20" w:color="auto" w:fill="auto"/>
      <w:lang w:eastAsia="en-US"/>
    </w:rPr>
  </w:style>
  <w:style w:type="paragraph" w:styleId="affc">
    <w:name w:val="No Spacing"/>
    <w:uiPriority w:val="1"/>
    <w:qFormat/>
    <w:rPr>
      <w:lang w:val="en-GB" w:eastAsia="en-US"/>
    </w:rPr>
  </w:style>
  <w:style w:type="character" w:customStyle="1" w:styleId="Char0">
    <w:name w:val="注释标题 Char"/>
    <w:basedOn w:val="a2"/>
    <w:link w:val="a7"/>
    <w:qFormat/>
    <w:rPr>
      <w:lang w:eastAsia="en-US"/>
    </w:rPr>
  </w:style>
  <w:style w:type="character" w:customStyle="1" w:styleId="Char9">
    <w:name w:val="纯文本 Char"/>
    <w:basedOn w:val="a2"/>
    <w:link w:val="af5"/>
    <w:qFormat/>
    <w:rPr>
      <w:rFonts w:ascii="Consolas" w:hAnsi="Consolas"/>
      <w:sz w:val="21"/>
      <w:szCs w:val="21"/>
      <w:lang w:eastAsia="en-US"/>
    </w:rPr>
  </w:style>
  <w:style w:type="paragraph" w:styleId="affd">
    <w:name w:val="Quote"/>
    <w:basedOn w:val="a1"/>
    <w:next w:val="a1"/>
    <w:link w:val="Charf8"/>
    <w:uiPriority w:val="29"/>
    <w:qFormat/>
    <w:pPr>
      <w:spacing w:before="200" w:after="160"/>
      <w:ind w:left="864" w:right="864"/>
      <w:jc w:val="center"/>
    </w:pPr>
    <w:rPr>
      <w:i/>
      <w:iCs/>
      <w:color w:val="404040" w:themeColor="text1" w:themeTint="BF"/>
    </w:rPr>
  </w:style>
  <w:style w:type="character" w:customStyle="1" w:styleId="Charf8">
    <w:name w:val="引用 Char"/>
    <w:basedOn w:val="a2"/>
    <w:link w:val="affd"/>
    <w:uiPriority w:val="29"/>
    <w:qFormat/>
    <w:rPr>
      <w:i/>
      <w:iCs/>
      <w:color w:val="404040" w:themeColor="text1" w:themeTint="BF"/>
      <w:lang w:eastAsia="en-US"/>
    </w:rPr>
  </w:style>
  <w:style w:type="character" w:customStyle="1" w:styleId="Char5">
    <w:name w:val="称呼 Char"/>
    <w:basedOn w:val="a2"/>
    <w:link w:val="af"/>
    <w:qFormat/>
    <w:rPr>
      <w:lang w:eastAsia="en-US"/>
    </w:rPr>
  </w:style>
  <w:style w:type="character" w:customStyle="1" w:styleId="Charf">
    <w:name w:val="签名 Char"/>
    <w:basedOn w:val="a2"/>
    <w:link w:val="afc"/>
    <w:qFormat/>
    <w:rPr>
      <w:lang w:eastAsia="en-US"/>
    </w:rPr>
  </w:style>
  <w:style w:type="character" w:customStyle="1" w:styleId="Charf0">
    <w:name w:val="副标题 Char"/>
    <w:basedOn w:val="a2"/>
    <w:link w:val="afe"/>
    <w:qFormat/>
    <w:rPr>
      <w:rFonts w:asciiTheme="minorHAnsi" w:eastAsiaTheme="minorEastAsia" w:hAnsiTheme="minorHAnsi" w:cstheme="minorBidi"/>
      <w:color w:val="595959" w:themeColor="text1" w:themeTint="A6"/>
      <w:spacing w:val="15"/>
      <w:sz w:val="22"/>
      <w:szCs w:val="22"/>
      <w:lang w:eastAsia="en-US"/>
    </w:rPr>
  </w:style>
  <w:style w:type="character" w:customStyle="1" w:styleId="Charf3">
    <w:name w:val="标题 Char"/>
    <w:basedOn w:val="a2"/>
    <w:link w:val="aff4"/>
    <w:qFormat/>
    <w:rPr>
      <w:rFonts w:asciiTheme="majorHAnsi" w:eastAsiaTheme="majorEastAsia" w:hAnsiTheme="majorHAnsi" w:cstheme="majorBidi"/>
      <w:spacing w:val="-10"/>
      <w:kern w:val="28"/>
      <w:sz w:val="56"/>
      <w:szCs w:val="56"/>
      <w:lang w:eastAsia="en-US"/>
    </w:rPr>
  </w:style>
  <w:style w:type="paragraph" w:customStyle="1" w:styleId="TOCHeading1">
    <w:name w:val="TOC Heading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Char">
    <w:name w:val="NO Char"/>
    <w:link w:val="NO"/>
    <w:qFormat/>
    <w:rPr>
      <w:lang w:eastAsia="en-US"/>
    </w:rPr>
  </w:style>
  <w:style w:type="character" w:customStyle="1" w:styleId="3Char">
    <w:name w:val="标题 3 Char"/>
    <w:aliases w:val="H3 Char,h3 Char"/>
    <w:link w:val="31"/>
    <w:qFormat/>
    <w:rPr>
      <w:rFonts w:ascii="Arial" w:hAnsi="Arial"/>
      <w:sz w:val="28"/>
      <w:lang w:eastAsia="en-US"/>
    </w:rPr>
  </w:style>
  <w:style w:type="character" w:customStyle="1" w:styleId="4Char">
    <w:name w:val="标题 4 Char"/>
    <w:aliases w:val="h4 Char"/>
    <w:link w:val="41"/>
    <w:qFormat/>
    <w:rPr>
      <w:rFonts w:ascii="Arial" w:hAnsi="Arial"/>
      <w:sz w:val="24"/>
      <w:lang w:eastAsia="en-US"/>
    </w:rPr>
  </w:style>
  <w:style w:type="character" w:customStyle="1" w:styleId="EditorsNoteCarCar">
    <w:name w:val="Editor's Note Car Car"/>
    <w:link w:val="EditorsNote"/>
    <w:qFormat/>
    <w:rPr>
      <w:color w:val="FF0000"/>
      <w:lang w:eastAsia="en-US"/>
    </w:rPr>
  </w:style>
  <w:style w:type="character" w:customStyle="1" w:styleId="TACChar">
    <w:name w:val="TAC Char"/>
    <w:link w:val="TAC"/>
    <w:uiPriority w:val="99"/>
    <w:qFormat/>
    <w:rPr>
      <w:rFonts w:ascii="Arial" w:hAnsi="Arial"/>
      <w:sz w:val="18"/>
      <w:lang w:eastAsia="en-US"/>
    </w:rPr>
  </w:style>
  <w:style w:type="character" w:customStyle="1" w:styleId="TALCar">
    <w:name w:val="TAL C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paragraph" w:styleId="affe">
    <w:name w:val="Revision"/>
    <w:hidden/>
    <w:uiPriority w:val="99"/>
    <w:semiHidden/>
    <w:rsid w:val="00AB2570"/>
    <w:rPr>
      <w:lang w:val="en-GB" w:eastAsia="en-US"/>
    </w:rPr>
  </w:style>
  <w:style w:type="character" w:customStyle="1" w:styleId="TANChar">
    <w:name w:val="TAN Char"/>
    <w:basedOn w:val="a2"/>
    <w:link w:val="TAN"/>
    <w:qFormat/>
    <w:rsid w:val="00AC4AB0"/>
    <w:rPr>
      <w:rFonts w:ascii="Arial" w:hAnsi="Arial"/>
      <w:sz w:val="18"/>
      <w:lang w:val="en-GB" w:eastAsia="en-US"/>
    </w:rPr>
  </w:style>
  <w:style w:type="character" w:customStyle="1" w:styleId="EditorsNoteChar">
    <w:name w:val="Editor's Note Char"/>
    <w:qFormat/>
    <w:rsid w:val="00E50036"/>
    <w:rPr>
      <w:rFonts w:ascii="Arial" w:eastAsia="宋体" w:hAnsi="Arial" w:cs="Arial"/>
      <w:color w:val="FF0000"/>
      <w:kern w:val="2"/>
      <w:lang w:val="en-GB" w:eastAsia="en-US" w:bidi="ar-SA"/>
    </w:rPr>
  </w:style>
  <w:style w:type="character" w:customStyle="1" w:styleId="GuidanceChar">
    <w:name w:val="Guidance Char"/>
    <w:link w:val="Guidance"/>
    <w:qFormat/>
    <w:rsid w:val="00C9241D"/>
    <w:rPr>
      <w:i/>
      <w:color w:val="0000FF"/>
      <w:lang w:val="en-GB" w:eastAsia="en-US"/>
    </w:rPr>
  </w:style>
  <w:style w:type="paragraph" w:customStyle="1" w:styleId="CRCoverPage">
    <w:name w:val="CR Cover Page"/>
    <w:link w:val="CRCoverPageChar"/>
    <w:qFormat/>
    <w:rsid w:val="00BD19AD"/>
    <w:pPr>
      <w:spacing w:after="120"/>
    </w:pPr>
    <w:rPr>
      <w:rFonts w:ascii="Arial" w:hAnsi="Arial"/>
      <w:lang w:val="en-GB" w:eastAsia="en-US"/>
    </w:rPr>
  </w:style>
  <w:style w:type="character" w:customStyle="1" w:styleId="TALChar">
    <w:name w:val="TAL Char"/>
    <w:qFormat/>
    <w:locked/>
    <w:rsid w:val="00BD19AD"/>
    <w:rPr>
      <w:rFonts w:ascii="Arial" w:hAnsi="Arial" w:cs="Arial"/>
      <w:sz w:val="18"/>
      <w:lang w:val="en-GB"/>
    </w:rPr>
  </w:style>
  <w:style w:type="character" w:customStyle="1" w:styleId="CRCoverPageChar">
    <w:name w:val="CR Cover Page Char"/>
    <w:link w:val="CRCoverPage"/>
    <w:qFormat/>
    <w:rsid w:val="00BD19AD"/>
    <w:rPr>
      <w:rFonts w:ascii="Arial" w:hAnsi="Arial"/>
      <w:lang w:val="en-GB" w:eastAsia="en-US"/>
    </w:rPr>
  </w:style>
  <w:style w:type="paragraph" w:customStyle="1" w:styleId="MTDisplayEquation">
    <w:name w:val="MTDisplayEquation"/>
    <w:basedOn w:val="a1"/>
    <w:next w:val="a1"/>
    <w:link w:val="MTDisplayEquationChar"/>
    <w:rsid w:val="00004D75"/>
    <w:pPr>
      <w:widowControl w:val="0"/>
      <w:tabs>
        <w:tab w:val="center" w:pos="4660"/>
        <w:tab w:val="right" w:pos="9320"/>
      </w:tabs>
      <w:snapToGrid w:val="0"/>
      <w:spacing w:after="120"/>
      <w:jc w:val="both"/>
    </w:pPr>
    <w:rPr>
      <w:rFonts w:asciiTheme="minorHAnsi" w:eastAsia="宋体" w:hAnsiTheme="minorHAnsi" w:cstheme="minorBidi"/>
      <w:kern w:val="2"/>
      <w:sz w:val="24"/>
      <w:szCs w:val="22"/>
      <w:lang w:val="en-US"/>
    </w:rPr>
  </w:style>
  <w:style w:type="character" w:customStyle="1" w:styleId="MTDisplayEquationChar">
    <w:name w:val="MTDisplayEquation Char"/>
    <w:link w:val="MTDisplayEquation"/>
    <w:rsid w:val="00004D75"/>
    <w:rPr>
      <w:rFonts w:asciiTheme="minorHAnsi" w:eastAsia="宋体" w:hAnsiTheme="minorHAnsi" w:cstheme="minorBidi"/>
      <w:kern w:val="2"/>
      <w:sz w:val="24"/>
      <w:szCs w:val="22"/>
      <w:lang w:eastAsia="en-US"/>
    </w:rPr>
  </w:style>
  <w:style w:type="paragraph" w:customStyle="1" w:styleId="FL">
    <w:name w:val="FL"/>
    <w:basedOn w:val="a1"/>
    <w:qFormat/>
    <w:rsid w:val="00CF0FE9"/>
    <w:pPr>
      <w:keepNext/>
      <w:keepLines/>
      <w:overflowPunct w:val="0"/>
      <w:autoSpaceDE w:val="0"/>
      <w:autoSpaceDN w:val="0"/>
      <w:adjustRightInd w:val="0"/>
      <w:spacing w:before="60"/>
      <w:jc w:val="center"/>
      <w:textAlignment w:val="baseline"/>
    </w:pPr>
    <w:rPr>
      <w:rFonts w:ascii="Arial" w:eastAsia="MS Mincho" w:hAnsi="Arial"/>
      <w:b/>
    </w:rPr>
  </w:style>
  <w:style w:type="character" w:customStyle="1" w:styleId="Charf7">
    <w:name w:val="列出段落 Char"/>
    <w:link w:val="affb"/>
    <w:uiPriority w:val="34"/>
    <w:qFormat/>
    <w:locked/>
    <w:rsid w:val="00CF0FE9"/>
    <w:rPr>
      <w:lang w:val="en-GB" w:eastAsia="en-US"/>
    </w:rPr>
  </w:style>
  <w:style w:type="character" w:customStyle="1" w:styleId="1Char">
    <w:name w:val="标题 1 Char"/>
    <w:aliases w:val="H1 Char,h1 Char"/>
    <w:basedOn w:val="a2"/>
    <w:link w:val="1"/>
    <w:rsid w:val="00C33313"/>
    <w:rPr>
      <w:rFonts w:ascii="Arial" w:hAnsi="Arial"/>
      <w:sz w:val="36"/>
      <w:lang w:val="en-GB" w:eastAsia="en-US"/>
    </w:rPr>
  </w:style>
  <w:style w:type="character" w:customStyle="1" w:styleId="Chare">
    <w:name w:val="页眉 Char"/>
    <w:basedOn w:val="a2"/>
    <w:link w:val="afa"/>
    <w:rsid w:val="00C33313"/>
    <w:rPr>
      <w:rFonts w:ascii="Arial" w:hAnsi="Arial"/>
      <w:b/>
      <w:sz w:val="18"/>
      <w:lang w:val="en-GB" w:eastAsia="ja-JP"/>
    </w:rPr>
  </w:style>
  <w:style w:type="character" w:customStyle="1" w:styleId="2Char">
    <w:name w:val="标题 2 Char"/>
    <w:aliases w:val="H2 Char,h2 Char"/>
    <w:basedOn w:val="a2"/>
    <w:link w:val="21"/>
    <w:rsid w:val="00C33313"/>
    <w:rPr>
      <w:rFonts w:ascii="Arial" w:hAnsi="Arial"/>
      <w:sz w:val="32"/>
      <w:lang w:val="en-GB" w:eastAsia="en-US"/>
    </w:rPr>
  </w:style>
  <w:style w:type="character" w:customStyle="1" w:styleId="Chard">
    <w:name w:val="页脚 Char"/>
    <w:basedOn w:val="a2"/>
    <w:link w:val="af9"/>
    <w:rsid w:val="00C33313"/>
    <w:rPr>
      <w:rFonts w:ascii="Arial" w:hAnsi="Arial"/>
      <w:b/>
      <w:i/>
      <w:sz w:val="18"/>
      <w:lang w:val="en-GB" w:eastAsia="ja-JP"/>
    </w:rPr>
  </w:style>
  <w:style w:type="character" w:customStyle="1" w:styleId="ui-provider">
    <w:name w:val="ui-provider"/>
    <w:basedOn w:val="a2"/>
    <w:rsid w:val="002B1EE0"/>
  </w:style>
  <w:style w:type="character" w:customStyle="1" w:styleId="5Char">
    <w:name w:val="标题 5 Char"/>
    <w:aliases w:val="h5 Char,Heading5 Char,Head5 Char,H5 Char,M5 Char,mh2 Char,Module heading 2 Char,heading 8 Char,Numbered Sub-list Char,Heading 81 Char,标题 81 Char,Heading 811 Char,Heading 8111 Char"/>
    <w:basedOn w:val="a2"/>
    <w:link w:val="51"/>
    <w:qFormat/>
    <w:rsid w:val="004A3F59"/>
    <w:rPr>
      <w:rFonts w:ascii="Arial" w:hAnsi="Arial"/>
      <w:sz w:val="22"/>
      <w:lang w:val="en-GB" w:eastAsia="en-US"/>
    </w:rPr>
  </w:style>
  <w:style w:type="character" w:customStyle="1" w:styleId="6Char">
    <w:name w:val="标题 6 Char"/>
    <w:aliases w:val="h6 Char"/>
    <w:basedOn w:val="a2"/>
    <w:link w:val="6"/>
    <w:rsid w:val="004A3F59"/>
    <w:rPr>
      <w:rFonts w:ascii="Arial" w:hAnsi="Arial"/>
      <w:lang w:val="en-GB" w:eastAsia="en-US"/>
    </w:rPr>
  </w:style>
  <w:style w:type="character" w:customStyle="1" w:styleId="7Char">
    <w:name w:val="标题 7 Char"/>
    <w:basedOn w:val="a2"/>
    <w:link w:val="7"/>
    <w:rsid w:val="004A3F59"/>
    <w:rPr>
      <w:rFonts w:ascii="Arial" w:hAnsi="Arial"/>
      <w:lang w:val="en-GB" w:eastAsia="en-US"/>
    </w:rPr>
  </w:style>
  <w:style w:type="character" w:customStyle="1" w:styleId="8Char">
    <w:name w:val="标题 8 Char"/>
    <w:basedOn w:val="a2"/>
    <w:link w:val="8"/>
    <w:rsid w:val="004A3F59"/>
    <w:rPr>
      <w:rFonts w:ascii="Arial" w:hAnsi="Arial"/>
      <w:sz w:val="36"/>
      <w:lang w:val="en-GB" w:eastAsia="en-US"/>
    </w:rPr>
  </w:style>
  <w:style w:type="character" w:customStyle="1" w:styleId="9Char">
    <w:name w:val="标题 9 Char"/>
    <w:basedOn w:val="a2"/>
    <w:link w:val="9"/>
    <w:rsid w:val="004A3F59"/>
    <w:rPr>
      <w:rFonts w:ascii="Arial" w:hAnsi="Arial"/>
      <w:sz w:val="36"/>
      <w:lang w:val="en-GB" w:eastAsia="en-US"/>
    </w:rPr>
  </w:style>
  <w:style w:type="character" w:styleId="afff">
    <w:name w:val="page number"/>
    <w:basedOn w:val="a2"/>
    <w:rsid w:val="004A3F59"/>
  </w:style>
  <w:style w:type="paragraph" w:customStyle="1" w:styleId="00BodyText">
    <w:name w:val="00 BodyText"/>
    <w:basedOn w:val="a1"/>
    <w:rsid w:val="004A3F59"/>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afff0">
    <w:name w:val="??"/>
    <w:rsid w:val="004A3F59"/>
    <w:pPr>
      <w:widowControl w:val="0"/>
    </w:pPr>
    <w:rPr>
      <w:rFonts w:eastAsia="Times New Roman"/>
      <w:lang w:eastAsia="en-US"/>
    </w:rPr>
  </w:style>
  <w:style w:type="paragraph" w:customStyle="1" w:styleId="29">
    <w:name w:val="??? 2"/>
    <w:basedOn w:val="afff0"/>
    <w:next w:val="afff0"/>
    <w:rsid w:val="004A3F59"/>
    <w:pPr>
      <w:keepNext/>
    </w:pPr>
    <w:rPr>
      <w:rFonts w:ascii="Arial" w:hAnsi="Arial"/>
      <w:b/>
      <w:sz w:val="24"/>
    </w:rPr>
  </w:style>
  <w:style w:type="character" w:styleId="afff1">
    <w:name w:val="annotation reference"/>
    <w:basedOn w:val="a2"/>
    <w:rsid w:val="004A3F59"/>
    <w:rPr>
      <w:sz w:val="16"/>
    </w:rPr>
  </w:style>
  <w:style w:type="paragraph" w:customStyle="1" w:styleId="DECISION">
    <w:name w:val="DECISION"/>
    <w:basedOn w:val="a1"/>
    <w:rsid w:val="004A3F59"/>
    <w:pPr>
      <w:widowControl w:val="0"/>
      <w:numPr>
        <w:numId w:val="25"/>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ACTION">
    <w:name w:val="ACTION"/>
    <w:basedOn w:val="a1"/>
    <w:rsid w:val="004A3F59"/>
    <w:pPr>
      <w:keepNext/>
      <w:keepLines/>
      <w:widowControl w:val="0"/>
      <w:numPr>
        <w:numId w:val="27"/>
      </w:numPr>
      <w:pBdr>
        <w:top w:val="single" w:sz="6" w:space="1" w:color="FF0000"/>
        <w:left w:val="single" w:sz="6" w:space="4" w:color="FF0000"/>
        <w:bottom w:val="single" w:sz="6" w:space="1" w:color="FF0000"/>
        <w:right w:val="single" w:sz="6" w:space="4" w:color="FF0000"/>
      </w:pBdr>
      <w:tabs>
        <w:tab w:val="clear" w:pos="360"/>
        <w:tab w:val="left" w:pos="1843"/>
      </w:tabs>
      <w:overflowPunct w:val="0"/>
      <w:autoSpaceDE w:val="0"/>
      <w:autoSpaceDN w:val="0"/>
      <w:adjustRightInd w:val="0"/>
      <w:spacing w:before="60" w:after="60"/>
      <w:ind w:left="1843" w:hanging="992"/>
      <w:jc w:val="both"/>
      <w:textAlignment w:val="baseline"/>
    </w:pPr>
    <w:rPr>
      <w:rFonts w:ascii="Arial" w:eastAsia="Times New Roman" w:hAnsi="Arial"/>
      <w:b/>
      <w:color w:val="FF0000"/>
    </w:rPr>
  </w:style>
  <w:style w:type="paragraph" w:customStyle="1" w:styleId="done">
    <w:name w:val="done"/>
    <w:basedOn w:val="ACTION"/>
    <w:rsid w:val="004A3F59"/>
    <w:pPr>
      <w:numPr>
        <w:numId w:val="26"/>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4A3F59"/>
    <w:pPr>
      <w:numPr>
        <w:numId w:val="28"/>
      </w:numPr>
      <w:tabs>
        <w:tab w:val="num" w:pos="1125"/>
      </w:tabs>
    </w:pPr>
    <w:rPr>
      <w:color w:val="FF0000"/>
    </w:rPr>
  </w:style>
  <w:style w:type="character" w:styleId="afff2">
    <w:name w:val="footnote reference"/>
    <w:basedOn w:val="a2"/>
    <w:rsid w:val="004A3F59"/>
    <w:rPr>
      <w:b/>
      <w:position w:val="6"/>
      <w:sz w:val="16"/>
    </w:rPr>
  </w:style>
  <w:style w:type="character" w:customStyle="1" w:styleId="Char2">
    <w:name w:val="题注 Char"/>
    <w:aliases w:val="cap Char,Caption Char1 Char Char,cap Char Char1 Char,Caption Char Char1 Char Char,cap Char2 Char Char,Ca Char,Caption Char C... Char,cap1 Char,cap2 Char,cap11 Char,Légende-figure Char1,Légende-figure Char Char,Beschrifubg Char,label Char,C Char"/>
    <w:link w:val="aa"/>
    <w:rsid w:val="004A3F59"/>
    <w:rPr>
      <w:i/>
      <w:iCs/>
      <w:color w:val="44546A" w:themeColor="text2"/>
      <w:sz w:val="18"/>
      <w:szCs w:val="18"/>
      <w:lang w:val="en-GB" w:eastAsia="en-US"/>
    </w:rPr>
  </w:style>
  <w:style w:type="character" w:customStyle="1" w:styleId="font4">
    <w:name w:val="font4"/>
    <w:basedOn w:val="a2"/>
    <w:qFormat/>
    <w:rsid w:val="004A3F59"/>
  </w:style>
  <w:style w:type="character" w:customStyle="1" w:styleId="B1Char">
    <w:name w:val="B1 Char"/>
    <w:link w:val="B1"/>
    <w:rsid w:val="004A3F5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5.wmf"/><Relationship Id="rId26" Type="http://schemas.openxmlformats.org/officeDocument/2006/relationships/hyperlink" Target="https://www.3gpp.org/DynaReport/38718-02-01.htm" TargetMode="External"/><Relationship Id="rId39" Type="http://schemas.openxmlformats.org/officeDocument/2006/relationships/theme" Target="theme/theme1.xml"/><Relationship Id="rId21" Type="http://schemas.openxmlformats.org/officeDocument/2006/relationships/image" Target="media/image7.wmf"/><Relationship Id="rId34" Type="http://schemas.openxmlformats.org/officeDocument/2006/relationships/hyperlink" Target="https://www.3gpp.org/DynaReport/38718-02-01.htm" TargetMode="Externa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oleObject" Target="embeddings/oleObject4.bin"/><Relationship Id="rId25" Type="http://schemas.openxmlformats.org/officeDocument/2006/relationships/hyperlink" Target="https://www.3gpp.org/DynaReport/38718-02-01.htm" TargetMode="External"/><Relationship Id="rId33" Type="http://schemas.openxmlformats.org/officeDocument/2006/relationships/hyperlink" Target="https://www.3gpp.org/DynaReport/38718-02-01.htm" TargetMode="External"/><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hyperlink" Target="https://www.3gpp.org/DynaReport/38718-02-01.htm" TargetMode="Externa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24" Type="http://schemas.openxmlformats.org/officeDocument/2006/relationships/hyperlink" Target="https://www.3gpp.org/DynaReport/38718-02-01.htm" TargetMode="External"/><Relationship Id="rId32" Type="http://schemas.openxmlformats.org/officeDocument/2006/relationships/hyperlink" Target="https://www.3gpp.org/DynaReport/38718-02-01.htm" TargetMode="External"/><Relationship Id="rId37" Type="http://schemas.openxmlformats.org/officeDocument/2006/relationships/footer" Target="footer1.xml"/><Relationship Id="rId5" Type="http://schemas.openxmlformats.org/officeDocument/2006/relationships/styles" Target="styles.xml"/><Relationship Id="rId15" Type="http://schemas.openxmlformats.org/officeDocument/2006/relationships/oleObject" Target="embeddings/oleObject3.bin"/><Relationship Id="rId23" Type="http://schemas.openxmlformats.org/officeDocument/2006/relationships/hyperlink" Target="https://www.3gpp.org/DynaReport/38718-02-01.htm" TargetMode="External"/><Relationship Id="rId28" Type="http://schemas.openxmlformats.org/officeDocument/2006/relationships/hyperlink" Target="https://www.3gpp.org/DynaReport/38718-02-01.htm" TargetMode="External"/><Relationship Id="rId36" Type="http://schemas.openxmlformats.org/officeDocument/2006/relationships/header" Target="header1.xml"/><Relationship Id="rId10" Type="http://schemas.openxmlformats.org/officeDocument/2006/relationships/image" Target="media/image1.emf"/><Relationship Id="rId19" Type="http://schemas.openxmlformats.org/officeDocument/2006/relationships/oleObject" Target="embeddings/oleObject5.bin"/><Relationship Id="rId31" Type="http://schemas.openxmlformats.org/officeDocument/2006/relationships/hyperlink" Target="https://www.3gpp.org/DynaReport/38718-02-01.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wmf"/><Relationship Id="rId22" Type="http://schemas.openxmlformats.org/officeDocument/2006/relationships/oleObject" Target="embeddings/oleObject6.bin"/><Relationship Id="rId27" Type="http://schemas.openxmlformats.org/officeDocument/2006/relationships/hyperlink" Target="https://www.3gpp.org/DynaReport/38718-02-01.htm" TargetMode="External"/><Relationship Id="rId30" Type="http://schemas.openxmlformats.org/officeDocument/2006/relationships/hyperlink" Target="https://www.3gpp.org/DynaReport/38718-02-01.htm" TargetMode="External"/><Relationship Id="rId35" Type="http://schemas.openxmlformats.org/officeDocument/2006/relationships/hyperlink" Target="https://www.3gpp.org/DynaReport/38718-02-01.htm" TargetMode="External"/><Relationship Id="rId8" Type="http://schemas.openxmlformats.org/officeDocument/2006/relationships/footnotes" Target="footnote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CECAE0E-D34D-4930-864A-7F65E19FA1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365</TotalTime>
  <Pages>114</Pages>
  <Words>47739</Words>
  <Characters>272117</Characters>
  <Application>Microsoft Office Word</Application>
  <DocSecurity>0</DocSecurity>
  <Lines>2267</Lines>
  <Paragraphs>638</Paragraphs>
  <ScaleCrop>false</ScaleCrop>
  <Company>ETSI</Company>
  <LinksUpToDate>false</LinksUpToDate>
  <CharactersWithSpaces>319218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ZTE-Ma Zhifeng</cp:lastModifiedBy>
  <cp:revision>37</cp:revision>
  <cp:lastPrinted>2019-02-25T14:05:00Z</cp:lastPrinted>
  <dcterms:created xsi:type="dcterms:W3CDTF">2023-05-09T14:08:00Z</dcterms:created>
  <dcterms:modified xsi:type="dcterms:W3CDTF">2023-05-31T14:01:00Z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